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753"/>
        <w:gridCol w:w="252"/>
        <w:gridCol w:w="8283"/>
      </w:tblGrid>
      <w:tr w:rsidR="009B7E08" w:rsidRPr="00AB5DFA" w14:paraId="3FCAD7F0" w14:textId="77777777" w:rsidTr="00080F43">
        <w:trPr>
          <w:tblHeader/>
        </w:trPr>
        <w:tc>
          <w:tcPr>
            <w:tcW w:w="753" w:type="dxa"/>
          </w:tcPr>
          <w:p w14:paraId="52A2139F" w14:textId="77777777" w:rsidR="009B7E08" w:rsidRPr="00AB5DFA" w:rsidRDefault="009B7E08" w:rsidP="00080F43">
            <w:pPr>
              <w:pStyle w:val="acctmergecolhdg"/>
              <w:spacing w:line="240" w:lineRule="atLeast"/>
              <w:ind w:left="-102"/>
              <w:jc w:val="left"/>
              <w:rPr>
                <w:rFonts w:cs="Times New Roman"/>
                <w:color w:val="000000"/>
                <w:szCs w:val="22"/>
              </w:rPr>
            </w:pPr>
            <w:r w:rsidRPr="00AB5DFA">
              <w:rPr>
                <w:rFonts w:cs="Times New Roman"/>
                <w:color w:val="000000"/>
                <w:szCs w:val="22"/>
                <w:lang w:bidi="th-TH"/>
              </w:rPr>
              <w:t>Note</w:t>
            </w:r>
          </w:p>
        </w:tc>
        <w:tc>
          <w:tcPr>
            <w:tcW w:w="252" w:type="dxa"/>
          </w:tcPr>
          <w:p w14:paraId="2ED7A90F" w14:textId="77777777" w:rsidR="009B7E08" w:rsidRPr="00AB5DFA" w:rsidRDefault="009B7E08" w:rsidP="00080F43">
            <w:pPr>
              <w:pStyle w:val="acctmergecolhdg"/>
              <w:snapToGrid w:val="0"/>
              <w:jc w:val="left"/>
              <w:rPr>
                <w:rFonts w:cs="Times New Roman"/>
                <w:color w:val="000000"/>
                <w:szCs w:val="22"/>
              </w:rPr>
            </w:pPr>
          </w:p>
        </w:tc>
        <w:tc>
          <w:tcPr>
            <w:tcW w:w="8283" w:type="dxa"/>
          </w:tcPr>
          <w:p w14:paraId="227D6650" w14:textId="77777777" w:rsidR="009B7E08" w:rsidRPr="00AB5DFA" w:rsidRDefault="009B7E08" w:rsidP="00080F43">
            <w:pPr>
              <w:pStyle w:val="acctmergecolhdg"/>
              <w:jc w:val="left"/>
              <w:rPr>
                <w:rFonts w:cs="Times New Roman"/>
                <w:szCs w:val="22"/>
              </w:rPr>
            </w:pPr>
            <w:r w:rsidRPr="00AB5DFA">
              <w:rPr>
                <w:rFonts w:cs="Times New Roman"/>
                <w:color w:val="000000"/>
                <w:szCs w:val="22"/>
              </w:rPr>
              <w:t>Contents</w:t>
            </w:r>
          </w:p>
        </w:tc>
      </w:tr>
      <w:tr w:rsidR="009B7E08" w:rsidRPr="00AB5DFA" w14:paraId="14C09588" w14:textId="77777777" w:rsidTr="00080F43">
        <w:trPr>
          <w:tblHeader/>
        </w:trPr>
        <w:tc>
          <w:tcPr>
            <w:tcW w:w="753" w:type="dxa"/>
          </w:tcPr>
          <w:p w14:paraId="63CAF9F6" w14:textId="77777777" w:rsidR="009B7E08" w:rsidRPr="00AB5DFA" w:rsidRDefault="009B7E08" w:rsidP="00080F43">
            <w:pPr>
              <w:pStyle w:val="acctmergecolhdg"/>
              <w:snapToGrid w:val="0"/>
              <w:spacing w:line="180" w:lineRule="exact"/>
              <w:rPr>
                <w:rFonts w:cs="Times New Roman"/>
                <w:b w:val="0"/>
                <w:bCs/>
                <w:color w:val="000000"/>
                <w:szCs w:val="22"/>
              </w:rPr>
            </w:pPr>
          </w:p>
        </w:tc>
        <w:tc>
          <w:tcPr>
            <w:tcW w:w="252" w:type="dxa"/>
          </w:tcPr>
          <w:p w14:paraId="7CE44228" w14:textId="77777777" w:rsidR="009B7E08" w:rsidRPr="00AB5DFA" w:rsidRDefault="009B7E08" w:rsidP="00080F43">
            <w:pPr>
              <w:pStyle w:val="acctmergecolhdg"/>
              <w:snapToGrid w:val="0"/>
              <w:spacing w:line="180" w:lineRule="exact"/>
              <w:jc w:val="left"/>
              <w:rPr>
                <w:rFonts w:cs="Times New Roman"/>
                <w:b w:val="0"/>
                <w:bCs/>
                <w:color w:val="000000"/>
                <w:szCs w:val="22"/>
              </w:rPr>
            </w:pPr>
          </w:p>
        </w:tc>
        <w:tc>
          <w:tcPr>
            <w:tcW w:w="8283" w:type="dxa"/>
          </w:tcPr>
          <w:p w14:paraId="5BCAF908" w14:textId="77777777" w:rsidR="009B7E08" w:rsidRPr="00AB5DFA" w:rsidRDefault="009B7E08" w:rsidP="00080F43">
            <w:pPr>
              <w:pStyle w:val="acctmergecolhdg"/>
              <w:snapToGrid w:val="0"/>
              <w:spacing w:line="180" w:lineRule="exact"/>
              <w:jc w:val="left"/>
              <w:rPr>
                <w:rFonts w:cs="Times New Roman"/>
                <w:b w:val="0"/>
                <w:bCs/>
                <w:color w:val="000000"/>
                <w:szCs w:val="22"/>
                <w:lang w:bidi="th-TH"/>
              </w:rPr>
            </w:pPr>
          </w:p>
        </w:tc>
      </w:tr>
      <w:tr w:rsidR="009B7E08" w:rsidRPr="00AB5DFA" w14:paraId="5AF02E0C" w14:textId="77777777" w:rsidTr="00080F43">
        <w:tc>
          <w:tcPr>
            <w:tcW w:w="753" w:type="dxa"/>
            <w:vAlign w:val="bottom"/>
          </w:tcPr>
          <w:p w14:paraId="3B352BEB"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p>
        </w:tc>
        <w:tc>
          <w:tcPr>
            <w:tcW w:w="252" w:type="dxa"/>
            <w:vAlign w:val="center"/>
          </w:tcPr>
          <w:p w14:paraId="01E2A1FA"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6E6CB1DC"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General information </w:t>
            </w:r>
          </w:p>
        </w:tc>
      </w:tr>
      <w:tr w:rsidR="009B7E08" w:rsidRPr="00AB5DFA" w14:paraId="394DAE6C" w14:textId="77777777" w:rsidTr="00080F43">
        <w:tc>
          <w:tcPr>
            <w:tcW w:w="753" w:type="dxa"/>
            <w:vAlign w:val="bottom"/>
          </w:tcPr>
          <w:p w14:paraId="4B236D22"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p>
        </w:tc>
        <w:tc>
          <w:tcPr>
            <w:tcW w:w="252" w:type="dxa"/>
            <w:vAlign w:val="center"/>
          </w:tcPr>
          <w:p w14:paraId="291E84F9"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12E01336" w14:textId="0FEB0D8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Basis of preparation of the </w:t>
            </w:r>
            <w:r w:rsidR="0063491E">
              <w:rPr>
                <w:rFonts w:cs="Times New Roman"/>
                <w:b w:val="0"/>
                <w:bCs/>
                <w:color w:val="000000"/>
                <w:szCs w:val="22"/>
              </w:rPr>
              <w:t xml:space="preserve">interim </w:t>
            </w:r>
            <w:r w:rsidRPr="00AB5DFA">
              <w:rPr>
                <w:rFonts w:cs="Times New Roman"/>
                <w:b w:val="0"/>
                <w:bCs/>
                <w:color w:val="000000"/>
                <w:szCs w:val="22"/>
              </w:rPr>
              <w:t xml:space="preserve">financial statements </w:t>
            </w:r>
          </w:p>
        </w:tc>
      </w:tr>
      <w:tr w:rsidR="009B7E08" w:rsidRPr="00AB5DFA" w14:paraId="75A12348" w14:textId="77777777" w:rsidTr="00080F43">
        <w:tc>
          <w:tcPr>
            <w:tcW w:w="753" w:type="dxa"/>
            <w:vAlign w:val="bottom"/>
          </w:tcPr>
          <w:p w14:paraId="74293ABA" w14:textId="7777777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p>
        </w:tc>
        <w:tc>
          <w:tcPr>
            <w:tcW w:w="252" w:type="dxa"/>
            <w:vAlign w:val="center"/>
          </w:tcPr>
          <w:p w14:paraId="6CBED513"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70011C21" w14:textId="6F15ADAA" w:rsidR="009B7E08" w:rsidRPr="00AB5DFA" w:rsidRDefault="003F626F" w:rsidP="00080F43">
            <w:pPr>
              <w:pStyle w:val="acctmergecolhdg"/>
              <w:spacing w:line="240" w:lineRule="atLeast"/>
              <w:jc w:val="left"/>
              <w:rPr>
                <w:rFonts w:cs="Times New Roman"/>
                <w:b w:val="0"/>
                <w:bCs/>
                <w:color w:val="000000"/>
                <w:szCs w:val="22"/>
              </w:rPr>
            </w:pPr>
            <w:r>
              <w:rPr>
                <w:rFonts w:cstheme="minorBidi"/>
                <w:b w:val="0"/>
                <w:bCs/>
                <w:color w:val="000000"/>
                <w:szCs w:val="28"/>
                <w:lang w:val="en-US" w:bidi="th-TH"/>
              </w:rPr>
              <w:t>Material</w:t>
            </w:r>
            <w:r w:rsidR="009B7E08" w:rsidRPr="00AB5DFA">
              <w:rPr>
                <w:rFonts w:cs="Times New Roman"/>
                <w:b w:val="0"/>
                <w:bCs/>
                <w:color w:val="000000"/>
                <w:szCs w:val="22"/>
              </w:rPr>
              <w:t xml:space="preserve"> accounting policies </w:t>
            </w:r>
          </w:p>
        </w:tc>
      </w:tr>
      <w:tr w:rsidR="009B7E08" w:rsidRPr="00AB5DFA" w14:paraId="17408F84" w14:textId="77777777" w:rsidTr="00080F43">
        <w:tc>
          <w:tcPr>
            <w:tcW w:w="753" w:type="dxa"/>
            <w:vAlign w:val="bottom"/>
          </w:tcPr>
          <w:p w14:paraId="511B9165" w14:textId="4ED0526C" w:rsidR="009B7E08" w:rsidRPr="00AB5DFA" w:rsidRDefault="005F11C9"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4</w:t>
            </w:r>
          </w:p>
        </w:tc>
        <w:tc>
          <w:tcPr>
            <w:tcW w:w="252" w:type="dxa"/>
            <w:vAlign w:val="center"/>
          </w:tcPr>
          <w:p w14:paraId="29A5A377"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527CC28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Risk management </w:t>
            </w:r>
          </w:p>
        </w:tc>
      </w:tr>
      <w:tr w:rsidR="009B7E08" w:rsidRPr="00AB5DFA" w14:paraId="58D64A04" w14:textId="77777777" w:rsidTr="00080F43">
        <w:tc>
          <w:tcPr>
            <w:tcW w:w="753" w:type="dxa"/>
            <w:vAlign w:val="bottom"/>
          </w:tcPr>
          <w:p w14:paraId="22CE6AD6" w14:textId="23146EA9" w:rsidR="009B7E08" w:rsidRPr="00AB5DFA" w:rsidRDefault="005F11C9"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5</w:t>
            </w:r>
          </w:p>
        </w:tc>
        <w:tc>
          <w:tcPr>
            <w:tcW w:w="252" w:type="dxa"/>
            <w:vAlign w:val="center"/>
          </w:tcPr>
          <w:p w14:paraId="63E549D7"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6E4E9C7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Fair value of financial assets and financial liabilities </w:t>
            </w:r>
          </w:p>
        </w:tc>
      </w:tr>
      <w:tr w:rsidR="009B7E08" w:rsidRPr="00AB5DFA" w14:paraId="2B02C21F" w14:textId="77777777" w:rsidTr="00080F43">
        <w:tc>
          <w:tcPr>
            <w:tcW w:w="753" w:type="dxa"/>
            <w:vAlign w:val="bottom"/>
          </w:tcPr>
          <w:p w14:paraId="2FE256CB" w14:textId="4F0BC9B8" w:rsidR="009B7E08" w:rsidRPr="00AB5DFA" w:rsidRDefault="005F11C9"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6</w:t>
            </w:r>
          </w:p>
        </w:tc>
        <w:tc>
          <w:tcPr>
            <w:tcW w:w="252" w:type="dxa"/>
            <w:vAlign w:val="center"/>
          </w:tcPr>
          <w:p w14:paraId="19286D56"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3EF72993" w14:textId="77777777" w:rsidR="009B7E08" w:rsidRPr="00AB5DFA" w:rsidRDefault="009B7E08" w:rsidP="00080F43">
            <w:pPr>
              <w:pStyle w:val="acctmergecolhdg"/>
              <w:spacing w:line="240" w:lineRule="atLeast"/>
              <w:jc w:val="left"/>
              <w:rPr>
                <w:rFonts w:cs="Times New Roman"/>
                <w:b w:val="0"/>
                <w:bCs/>
                <w:color w:val="000000"/>
                <w:szCs w:val="28"/>
                <w:cs/>
                <w:lang w:bidi="th-TH"/>
              </w:rPr>
            </w:pPr>
            <w:r w:rsidRPr="00AB5DFA">
              <w:rPr>
                <w:rFonts w:cs="Times New Roman"/>
                <w:b w:val="0"/>
                <w:bCs/>
                <w:color w:val="000000"/>
                <w:szCs w:val="22"/>
              </w:rPr>
              <w:t xml:space="preserve">Maintenance of capital fund </w:t>
            </w:r>
          </w:p>
        </w:tc>
      </w:tr>
      <w:tr w:rsidR="009B7E08" w:rsidRPr="00AB5DFA" w14:paraId="258CD406" w14:textId="77777777" w:rsidTr="00080F43">
        <w:tc>
          <w:tcPr>
            <w:tcW w:w="753" w:type="dxa"/>
            <w:vAlign w:val="bottom"/>
          </w:tcPr>
          <w:p w14:paraId="23DDF14F" w14:textId="32A3E256" w:rsidR="009B7E08" w:rsidRPr="00AB5DFA" w:rsidRDefault="005F11C9"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7</w:t>
            </w:r>
          </w:p>
        </w:tc>
        <w:tc>
          <w:tcPr>
            <w:tcW w:w="252" w:type="dxa"/>
            <w:vAlign w:val="center"/>
          </w:tcPr>
          <w:p w14:paraId="147F3992"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6FD04FA8"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Classification of financial assets and financial liabilities</w:t>
            </w:r>
          </w:p>
        </w:tc>
      </w:tr>
      <w:tr w:rsidR="009B7E08" w:rsidRPr="00AB5DFA" w14:paraId="03A6628A" w14:textId="77777777" w:rsidTr="00080F43">
        <w:tc>
          <w:tcPr>
            <w:tcW w:w="753" w:type="dxa"/>
            <w:vAlign w:val="bottom"/>
          </w:tcPr>
          <w:p w14:paraId="26AEA48D" w14:textId="205ABC34" w:rsidR="009B7E08" w:rsidRPr="00AB5DFA" w:rsidRDefault="005F11C9"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8</w:t>
            </w:r>
          </w:p>
        </w:tc>
        <w:tc>
          <w:tcPr>
            <w:tcW w:w="252" w:type="dxa"/>
            <w:vAlign w:val="center"/>
          </w:tcPr>
          <w:p w14:paraId="14EB7BCF"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28F96BB9"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Interbank and money market items, net (assets) </w:t>
            </w:r>
          </w:p>
        </w:tc>
      </w:tr>
      <w:tr w:rsidR="009B7E08" w:rsidRPr="00AB5DFA" w14:paraId="1E8C191D" w14:textId="77777777" w:rsidTr="00080F43">
        <w:tc>
          <w:tcPr>
            <w:tcW w:w="753" w:type="dxa"/>
            <w:vAlign w:val="bottom"/>
          </w:tcPr>
          <w:p w14:paraId="211F02CE" w14:textId="737A17DA" w:rsidR="009B7E08" w:rsidRPr="00AB5DFA" w:rsidRDefault="00A2440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9</w:t>
            </w:r>
          </w:p>
        </w:tc>
        <w:tc>
          <w:tcPr>
            <w:tcW w:w="252" w:type="dxa"/>
            <w:vAlign w:val="center"/>
          </w:tcPr>
          <w:p w14:paraId="3DBB54EE"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56B5FBDC"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Derivatives</w:t>
            </w:r>
          </w:p>
        </w:tc>
      </w:tr>
      <w:tr w:rsidR="009B7E08" w:rsidRPr="00AB5DFA" w14:paraId="11068D91" w14:textId="77777777" w:rsidTr="00080F43">
        <w:tc>
          <w:tcPr>
            <w:tcW w:w="753" w:type="dxa"/>
            <w:vAlign w:val="bottom"/>
          </w:tcPr>
          <w:p w14:paraId="7FAC407A" w14:textId="34A51A27"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0</w:t>
            </w:r>
          </w:p>
        </w:tc>
        <w:tc>
          <w:tcPr>
            <w:tcW w:w="252" w:type="dxa"/>
            <w:vAlign w:val="center"/>
          </w:tcPr>
          <w:p w14:paraId="0E328B73"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441C6975"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Investments, net</w:t>
            </w:r>
          </w:p>
        </w:tc>
      </w:tr>
      <w:tr w:rsidR="009B7E08" w:rsidRPr="00AB5DFA" w14:paraId="2443093F" w14:textId="77777777" w:rsidTr="00080F43">
        <w:tc>
          <w:tcPr>
            <w:tcW w:w="753" w:type="dxa"/>
            <w:vAlign w:val="bottom"/>
          </w:tcPr>
          <w:p w14:paraId="4371A1E8" w14:textId="52F2821E"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1</w:t>
            </w:r>
          </w:p>
        </w:tc>
        <w:tc>
          <w:tcPr>
            <w:tcW w:w="252" w:type="dxa"/>
            <w:vAlign w:val="center"/>
          </w:tcPr>
          <w:p w14:paraId="795D1DE4"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0450A127"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Investments in subsidiary, net</w:t>
            </w:r>
          </w:p>
        </w:tc>
      </w:tr>
      <w:tr w:rsidR="009B7E08" w:rsidRPr="00AB5DFA" w14:paraId="47AF7B5B" w14:textId="77777777" w:rsidTr="00080F43">
        <w:tc>
          <w:tcPr>
            <w:tcW w:w="753" w:type="dxa"/>
            <w:vAlign w:val="bottom"/>
          </w:tcPr>
          <w:p w14:paraId="3AC67294" w14:textId="2F82E4D2"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2</w:t>
            </w:r>
          </w:p>
        </w:tc>
        <w:tc>
          <w:tcPr>
            <w:tcW w:w="252" w:type="dxa"/>
            <w:vAlign w:val="center"/>
          </w:tcPr>
          <w:p w14:paraId="6A26768C"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609ED071"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Loans to customers and accrued interest receivables, net</w:t>
            </w:r>
          </w:p>
        </w:tc>
      </w:tr>
      <w:tr w:rsidR="009B7E08" w:rsidRPr="00AB5DFA" w14:paraId="0AC29A94" w14:textId="77777777" w:rsidTr="00080F43">
        <w:tc>
          <w:tcPr>
            <w:tcW w:w="753" w:type="dxa"/>
            <w:vAlign w:val="bottom"/>
          </w:tcPr>
          <w:p w14:paraId="321C3903" w14:textId="17995262"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3</w:t>
            </w:r>
          </w:p>
        </w:tc>
        <w:tc>
          <w:tcPr>
            <w:tcW w:w="252" w:type="dxa"/>
            <w:vAlign w:val="center"/>
          </w:tcPr>
          <w:p w14:paraId="7FC3F197"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1B183554"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Allowance for expected credit loss </w:t>
            </w:r>
          </w:p>
        </w:tc>
      </w:tr>
      <w:tr w:rsidR="009B7E08" w:rsidRPr="00AB5DFA" w14:paraId="4082F6D1" w14:textId="77777777" w:rsidTr="00080F43">
        <w:tc>
          <w:tcPr>
            <w:tcW w:w="753" w:type="dxa"/>
            <w:vAlign w:val="bottom"/>
          </w:tcPr>
          <w:p w14:paraId="66B0E90B" w14:textId="6C947EF1"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4</w:t>
            </w:r>
          </w:p>
        </w:tc>
        <w:tc>
          <w:tcPr>
            <w:tcW w:w="252" w:type="dxa"/>
            <w:vAlign w:val="center"/>
          </w:tcPr>
          <w:p w14:paraId="2BE93D9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2DEB8CB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Properties for sale, net</w:t>
            </w:r>
          </w:p>
        </w:tc>
      </w:tr>
      <w:tr w:rsidR="009B7E08" w:rsidRPr="00AB5DFA" w14:paraId="377613FD" w14:textId="77777777" w:rsidTr="00080F43">
        <w:tc>
          <w:tcPr>
            <w:tcW w:w="753" w:type="dxa"/>
            <w:vAlign w:val="bottom"/>
          </w:tcPr>
          <w:p w14:paraId="7B4386B0" w14:textId="291D3E2C"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5</w:t>
            </w:r>
          </w:p>
        </w:tc>
        <w:tc>
          <w:tcPr>
            <w:tcW w:w="252" w:type="dxa"/>
            <w:vAlign w:val="center"/>
          </w:tcPr>
          <w:p w14:paraId="68931B2D"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6E867652"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Premises and equipment, net</w:t>
            </w:r>
          </w:p>
        </w:tc>
      </w:tr>
      <w:tr w:rsidR="009B7E08" w:rsidRPr="00AB5DFA" w14:paraId="56E1878B" w14:textId="77777777" w:rsidTr="00080F43">
        <w:tc>
          <w:tcPr>
            <w:tcW w:w="753" w:type="dxa"/>
            <w:vAlign w:val="bottom"/>
          </w:tcPr>
          <w:p w14:paraId="47E98F7A" w14:textId="743151A9"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6</w:t>
            </w:r>
          </w:p>
        </w:tc>
        <w:tc>
          <w:tcPr>
            <w:tcW w:w="252" w:type="dxa"/>
            <w:vAlign w:val="center"/>
          </w:tcPr>
          <w:p w14:paraId="6632087F"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287CCD6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Intangible assets, net</w:t>
            </w:r>
          </w:p>
        </w:tc>
      </w:tr>
      <w:tr w:rsidR="009B7E08" w:rsidRPr="00AB5DFA" w14:paraId="41828F25" w14:textId="77777777" w:rsidTr="00080F43">
        <w:tc>
          <w:tcPr>
            <w:tcW w:w="753" w:type="dxa"/>
            <w:vAlign w:val="bottom"/>
          </w:tcPr>
          <w:p w14:paraId="2519BB23" w14:textId="369A90C9"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7</w:t>
            </w:r>
          </w:p>
        </w:tc>
        <w:tc>
          <w:tcPr>
            <w:tcW w:w="252" w:type="dxa"/>
            <w:vAlign w:val="center"/>
          </w:tcPr>
          <w:p w14:paraId="672CE6CF"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409F7CC6" w14:textId="57739031"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Deferred tax assets</w:t>
            </w:r>
            <w:r w:rsidR="005073A4" w:rsidRPr="00AB5DFA">
              <w:rPr>
                <w:rFonts w:cs="Times New Roman"/>
                <w:b w:val="0"/>
                <w:bCs/>
                <w:color w:val="000000"/>
                <w:szCs w:val="22"/>
              </w:rPr>
              <w:t>, net</w:t>
            </w:r>
          </w:p>
        </w:tc>
      </w:tr>
      <w:tr w:rsidR="009B7E08" w:rsidRPr="00AB5DFA" w14:paraId="4FB6219D" w14:textId="77777777" w:rsidTr="00080F43">
        <w:tc>
          <w:tcPr>
            <w:tcW w:w="753" w:type="dxa"/>
            <w:vAlign w:val="bottom"/>
          </w:tcPr>
          <w:p w14:paraId="48BA68C4" w14:textId="470588EE"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1</w:t>
            </w:r>
            <w:r w:rsidR="00A24404">
              <w:rPr>
                <w:rFonts w:cs="Times New Roman"/>
                <w:b w:val="0"/>
                <w:bCs/>
                <w:color w:val="000000"/>
                <w:szCs w:val="22"/>
              </w:rPr>
              <w:t>8</w:t>
            </w:r>
          </w:p>
        </w:tc>
        <w:tc>
          <w:tcPr>
            <w:tcW w:w="252" w:type="dxa"/>
            <w:vAlign w:val="center"/>
          </w:tcPr>
          <w:p w14:paraId="3251F761"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0D8C055B"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Other assets, net</w:t>
            </w:r>
          </w:p>
        </w:tc>
      </w:tr>
      <w:tr w:rsidR="009B7E08" w:rsidRPr="00AB5DFA" w14:paraId="7FF03E64" w14:textId="77777777" w:rsidTr="00080F43">
        <w:tc>
          <w:tcPr>
            <w:tcW w:w="753" w:type="dxa"/>
            <w:vAlign w:val="bottom"/>
          </w:tcPr>
          <w:p w14:paraId="19346EA9" w14:textId="41497B8F" w:rsidR="009B7E08" w:rsidRPr="00AB5DFA" w:rsidRDefault="00A2440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19</w:t>
            </w:r>
          </w:p>
        </w:tc>
        <w:tc>
          <w:tcPr>
            <w:tcW w:w="252" w:type="dxa"/>
            <w:vAlign w:val="center"/>
          </w:tcPr>
          <w:p w14:paraId="0B860F15"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30FD4942"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Deposits </w:t>
            </w:r>
          </w:p>
        </w:tc>
      </w:tr>
      <w:tr w:rsidR="009B7E08" w:rsidRPr="00AB5DFA" w14:paraId="0031B973" w14:textId="77777777" w:rsidTr="00080F43">
        <w:tc>
          <w:tcPr>
            <w:tcW w:w="753" w:type="dxa"/>
            <w:vAlign w:val="bottom"/>
          </w:tcPr>
          <w:p w14:paraId="3E96853A" w14:textId="577A0AE4" w:rsidR="009B7E08" w:rsidRPr="00AB5DFA" w:rsidRDefault="00A24404" w:rsidP="00080F43">
            <w:pPr>
              <w:pStyle w:val="acctmergecolhdg"/>
              <w:spacing w:line="240" w:lineRule="atLeast"/>
              <w:ind w:left="-102"/>
              <w:jc w:val="left"/>
              <w:rPr>
                <w:rFonts w:cs="Times New Roman"/>
                <w:b w:val="0"/>
                <w:bCs/>
                <w:color w:val="000000"/>
                <w:szCs w:val="22"/>
              </w:rPr>
            </w:pPr>
            <w:r>
              <w:rPr>
                <w:rFonts w:cs="Times New Roman"/>
                <w:b w:val="0"/>
                <w:bCs/>
                <w:color w:val="000000"/>
                <w:szCs w:val="22"/>
              </w:rPr>
              <w:t>20</w:t>
            </w:r>
          </w:p>
        </w:tc>
        <w:tc>
          <w:tcPr>
            <w:tcW w:w="252" w:type="dxa"/>
            <w:vAlign w:val="center"/>
          </w:tcPr>
          <w:p w14:paraId="2F81E88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25C13597"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Interbank and money market items (liabilities) </w:t>
            </w:r>
          </w:p>
        </w:tc>
      </w:tr>
      <w:tr w:rsidR="009B7E08" w:rsidRPr="00AB5DFA" w14:paraId="06011B2C" w14:textId="77777777" w:rsidTr="00080F43">
        <w:tc>
          <w:tcPr>
            <w:tcW w:w="753" w:type="dxa"/>
            <w:vAlign w:val="bottom"/>
          </w:tcPr>
          <w:p w14:paraId="0EA43138" w14:textId="3479BA9F"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1</w:t>
            </w:r>
          </w:p>
        </w:tc>
        <w:tc>
          <w:tcPr>
            <w:tcW w:w="252" w:type="dxa"/>
            <w:vAlign w:val="center"/>
          </w:tcPr>
          <w:p w14:paraId="4C00ECEA"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5A8D9E5C"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Debt issued and borrowings </w:t>
            </w:r>
          </w:p>
        </w:tc>
      </w:tr>
      <w:tr w:rsidR="009B7E08" w:rsidRPr="00AB5DFA" w14:paraId="33EFE4AA" w14:textId="77777777" w:rsidTr="00080F43">
        <w:tc>
          <w:tcPr>
            <w:tcW w:w="753" w:type="dxa"/>
            <w:vAlign w:val="bottom"/>
          </w:tcPr>
          <w:p w14:paraId="737C221A" w14:textId="3F43AAD6"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2</w:t>
            </w:r>
          </w:p>
        </w:tc>
        <w:tc>
          <w:tcPr>
            <w:tcW w:w="252" w:type="dxa"/>
            <w:vAlign w:val="center"/>
          </w:tcPr>
          <w:p w14:paraId="7C352558"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1DE6A25F"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Provisions </w:t>
            </w:r>
          </w:p>
        </w:tc>
      </w:tr>
      <w:tr w:rsidR="009B7E08" w:rsidRPr="00AB5DFA" w14:paraId="2F28809D" w14:textId="77777777" w:rsidTr="00080F43">
        <w:tc>
          <w:tcPr>
            <w:tcW w:w="753" w:type="dxa"/>
            <w:vAlign w:val="bottom"/>
          </w:tcPr>
          <w:p w14:paraId="1524128C" w14:textId="1E2C6575"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3</w:t>
            </w:r>
          </w:p>
        </w:tc>
        <w:tc>
          <w:tcPr>
            <w:tcW w:w="252" w:type="dxa"/>
            <w:vAlign w:val="center"/>
          </w:tcPr>
          <w:p w14:paraId="23E82E99"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1D505DBB" w14:textId="77777777" w:rsidR="009B7E08" w:rsidRPr="00AB5DFA" w:rsidRDefault="009B7E08" w:rsidP="00080F43">
            <w:pPr>
              <w:pStyle w:val="acctmergecolhdg"/>
              <w:spacing w:line="240" w:lineRule="atLeast"/>
              <w:jc w:val="left"/>
              <w:rPr>
                <w:rFonts w:cs="Times New Roman"/>
                <w:b w:val="0"/>
                <w:sz w:val="24"/>
                <w:szCs w:val="24"/>
              </w:rPr>
            </w:pPr>
            <w:r w:rsidRPr="00AB5DFA">
              <w:rPr>
                <w:rFonts w:cs="Times New Roman"/>
                <w:b w:val="0"/>
                <w:bCs/>
                <w:color w:val="000000"/>
                <w:szCs w:val="22"/>
              </w:rPr>
              <w:t xml:space="preserve">Other liabilities </w:t>
            </w:r>
          </w:p>
        </w:tc>
      </w:tr>
      <w:tr w:rsidR="009B7E08" w:rsidRPr="00AB5DFA" w14:paraId="276AD491" w14:textId="77777777" w:rsidTr="00080F43">
        <w:tc>
          <w:tcPr>
            <w:tcW w:w="753" w:type="dxa"/>
            <w:vAlign w:val="bottom"/>
          </w:tcPr>
          <w:p w14:paraId="3FDACAEC" w14:textId="43FA6F41"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4</w:t>
            </w:r>
          </w:p>
        </w:tc>
        <w:tc>
          <w:tcPr>
            <w:tcW w:w="252" w:type="dxa"/>
            <w:vAlign w:val="center"/>
          </w:tcPr>
          <w:p w14:paraId="47A788F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013D4ACA"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Advance received from electronic payment</w:t>
            </w:r>
            <w:r w:rsidRPr="00AB5DFA">
              <w:rPr>
                <w:rFonts w:cs="Times New Roman"/>
                <w:b w:val="0"/>
                <w:sz w:val="24"/>
                <w:szCs w:val="24"/>
              </w:rPr>
              <w:t xml:space="preserve"> </w:t>
            </w:r>
          </w:p>
        </w:tc>
      </w:tr>
      <w:tr w:rsidR="009B7E08" w:rsidRPr="00AB5DFA" w14:paraId="2892C377" w14:textId="77777777" w:rsidTr="00080F43">
        <w:tc>
          <w:tcPr>
            <w:tcW w:w="753" w:type="dxa"/>
            <w:vAlign w:val="bottom"/>
          </w:tcPr>
          <w:p w14:paraId="48698675" w14:textId="5F404D9B" w:rsidR="009B7E08" w:rsidRPr="00AB5DFA" w:rsidRDefault="009B7E08" w:rsidP="00080F43">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sidR="00A24404">
              <w:rPr>
                <w:rFonts w:cs="Times New Roman"/>
                <w:b w:val="0"/>
                <w:bCs/>
                <w:color w:val="000000"/>
                <w:szCs w:val="22"/>
              </w:rPr>
              <w:t>5</w:t>
            </w:r>
          </w:p>
        </w:tc>
        <w:tc>
          <w:tcPr>
            <w:tcW w:w="252" w:type="dxa"/>
            <w:vAlign w:val="center"/>
          </w:tcPr>
          <w:p w14:paraId="13581C4C"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36424D0D" w14:textId="77777777" w:rsidR="009B7E08" w:rsidRPr="00AB5DFA" w:rsidRDefault="009B7E08" w:rsidP="00080F43">
            <w:pPr>
              <w:pStyle w:val="acctmergecolhdg"/>
              <w:spacing w:line="240" w:lineRule="atLeast"/>
              <w:jc w:val="left"/>
              <w:rPr>
                <w:rFonts w:cs="Times New Roman"/>
                <w:b w:val="0"/>
                <w:bCs/>
                <w:color w:val="000000"/>
                <w:szCs w:val="22"/>
              </w:rPr>
            </w:pPr>
            <w:r w:rsidRPr="00AB5DFA">
              <w:rPr>
                <w:rFonts w:cs="Times New Roman"/>
                <w:b w:val="0"/>
                <w:bCs/>
                <w:color w:val="000000"/>
                <w:szCs w:val="22"/>
              </w:rPr>
              <w:t>Offsetting of financial assets and financial liabilities</w:t>
            </w:r>
          </w:p>
        </w:tc>
      </w:tr>
      <w:tr w:rsidR="009B7E08" w:rsidRPr="00AB5DFA" w14:paraId="0E0CFAEF" w14:textId="77777777" w:rsidTr="00080F43">
        <w:tc>
          <w:tcPr>
            <w:tcW w:w="753" w:type="dxa"/>
            <w:vAlign w:val="bottom"/>
          </w:tcPr>
          <w:p w14:paraId="21617A9C" w14:textId="6805ED75" w:rsidR="009B7E08" w:rsidRPr="00AB5DFA" w:rsidRDefault="009B7E08" w:rsidP="00080F43">
            <w:pPr>
              <w:pStyle w:val="acctmergecolhdg"/>
              <w:spacing w:line="240" w:lineRule="atLeast"/>
              <w:ind w:left="-102"/>
              <w:jc w:val="left"/>
              <w:rPr>
                <w:rFonts w:cs="Times New Roman"/>
                <w:b w:val="0"/>
                <w:bCs/>
                <w:color w:val="000000"/>
                <w:szCs w:val="28"/>
                <w:lang w:bidi="th-TH"/>
              </w:rPr>
            </w:pPr>
            <w:r w:rsidRPr="00AB5DFA">
              <w:rPr>
                <w:rFonts w:cs="Times New Roman"/>
                <w:b w:val="0"/>
                <w:bCs/>
                <w:color w:val="000000"/>
                <w:szCs w:val="22"/>
              </w:rPr>
              <w:t>2</w:t>
            </w:r>
            <w:r w:rsidR="00A24404">
              <w:rPr>
                <w:rFonts w:cs="Times New Roman"/>
                <w:b w:val="0"/>
                <w:bCs/>
                <w:color w:val="000000"/>
                <w:szCs w:val="28"/>
                <w:lang w:bidi="th-TH"/>
              </w:rPr>
              <w:t>6</w:t>
            </w:r>
          </w:p>
        </w:tc>
        <w:tc>
          <w:tcPr>
            <w:tcW w:w="252" w:type="dxa"/>
            <w:vAlign w:val="center"/>
          </w:tcPr>
          <w:p w14:paraId="33A96600" w14:textId="77777777" w:rsidR="009B7E08" w:rsidRPr="00AB5DFA" w:rsidRDefault="009B7E08" w:rsidP="00080F43">
            <w:pPr>
              <w:pStyle w:val="acctmergecolhdg"/>
              <w:snapToGrid w:val="0"/>
              <w:spacing w:line="240" w:lineRule="atLeast"/>
              <w:jc w:val="left"/>
              <w:rPr>
                <w:rFonts w:cs="Times New Roman"/>
                <w:b w:val="0"/>
                <w:bCs/>
                <w:color w:val="000000"/>
                <w:szCs w:val="22"/>
              </w:rPr>
            </w:pPr>
          </w:p>
        </w:tc>
        <w:tc>
          <w:tcPr>
            <w:tcW w:w="8283" w:type="dxa"/>
            <w:vAlign w:val="center"/>
          </w:tcPr>
          <w:p w14:paraId="04BAD1BD" w14:textId="0444F41E" w:rsidR="009B7E08" w:rsidRPr="00AB5DFA" w:rsidRDefault="002E693E" w:rsidP="00080F43">
            <w:pPr>
              <w:pStyle w:val="acctmergecolhdg"/>
              <w:spacing w:line="240" w:lineRule="atLeast"/>
              <w:jc w:val="left"/>
              <w:rPr>
                <w:rFonts w:cs="Times New Roman"/>
                <w:b w:val="0"/>
                <w:bCs/>
                <w:color w:val="000000"/>
                <w:szCs w:val="22"/>
              </w:rPr>
            </w:pPr>
            <w:r>
              <w:rPr>
                <w:rFonts w:cs="Times New Roman"/>
                <w:b w:val="0"/>
                <w:bCs/>
                <w:color w:val="000000"/>
                <w:szCs w:val="22"/>
              </w:rPr>
              <w:t>Premium on share capital</w:t>
            </w:r>
          </w:p>
        </w:tc>
      </w:tr>
      <w:tr w:rsidR="0063491E" w:rsidRPr="00AB5DFA" w14:paraId="3DF161A6" w14:textId="77777777" w:rsidTr="00080F43">
        <w:tc>
          <w:tcPr>
            <w:tcW w:w="753" w:type="dxa"/>
            <w:vAlign w:val="bottom"/>
          </w:tcPr>
          <w:p w14:paraId="230349F0" w14:textId="6D60CAD5" w:rsidR="0063491E" w:rsidRPr="00AB5DFA" w:rsidRDefault="0063491E" w:rsidP="0063491E">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2</w:t>
            </w:r>
            <w:r>
              <w:rPr>
                <w:rFonts w:cs="Times New Roman"/>
                <w:b w:val="0"/>
                <w:bCs/>
                <w:color w:val="000000"/>
                <w:szCs w:val="22"/>
              </w:rPr>
              <w:t>7</w:t>
            </w:r>
          </w:p>
        </w:tc>
        <w:tc>
          <w:tcPr>
            <w:tcW w:w="252" w:type="dxa"/>
            <w:vAlign w:val="center"/>
          </w:tcPr>
          <w:p w14:paraId="50384EFC" w14:textId="77777777" w:rsidR="0063491E" w:rsidRPr="00AB5DFA" w:rsidRDefault="0063491E" w:rsidP="0063491E">
            <w:pPr>
              <w:pStyle w:val="acctmergecolhdg"/>
              <w:snapToGrid w:val="0"/>
              <w:spacing w:line="240" w:lineRule="atLeast"/>
              <w:jc w:val="left"/>
              <w:rPr>
                <w:rFonts w:cs="Times New Roman"/>
                <w:b w:val="0"/>
                <w:bCs/>
                <w:color w:val="000000"/>
                <w:szCs w:val="22"/>
              </w:rPr>
            </w:pPr>
          </w:p>
        </w:tc>
        <w:tc>
          <w:tcPr>
            <w:tcW w:w="8283" w:type="dxa"/>
            <w:vAlign w:val="center"/>
          </w:tcPr>
          <w:p w14:paraId="1B3AE860" w14:textId="5690A632" w:rsidR="0063491E" w:rsidRPr="00AB5DFA" w:rsidRDefault="0063491E" w:rsidP="0063491E">
            <w:pPr>
              <w:pStyle w:val="acctmergecolhdg"/>
              <w:spacing w:line="240" w:lineRule="atLeast"/>
              <w:jc w:val="left"/>
              <w:rPr>
                <w:rFonts w:cs="Times New Roman"/>
                <w:b w:val="0"/>
                <w:bCs/>
                <w:color w:val="000000"/>
                <w:szCs w:val="28"/>
                <w:cs/>
                <w:lang w:bidi="th-TH"/>
              </w:rPr>
            </w:pPr>
            <w:r w:rsidRPr="00AB5DFA">
              <w:rPr>
                <w:rFonts w:cs="Times New Roman"/>
                <w:b w:val="0"/>
                <w:bCs/>
                <w:color w:val="000000"/>
                <w:szCs w:val="22"/>
              </w:rPr>
              <w:t>Reserve</w:t>
            </w:r>
          </w:p>
        </w:tc>
      </w:tr>
      <w:tr w:rsidR="0063491E" w:rsidRPr="00AB5DFA" w14:paraId="361ACD0A" w14:textId="77777777" w:rsidTr="00080F43">
        <w:tc>
          <w:tcPr>
            <w:tcW w:w="753" w:type="dxa"/>
            <w:vAlign w:val="bottom"/>
          </w:tcPr>
          <w:p w14:paraId="52205019" w14:textId="10DD08F3" w:rsidR="0063491E" w:rsidRPr="00AB5DFA" w:rsidRDefault="0063491E" w:rsidP="0063491E">
            <w:pPr>
              <w:pStyle w:val="acctmergecolhdg"/>
              <w:spacing w:line="240" w:lineRule="atLeast"/>
              <w:ind w:left="-102"/>
              <w:jc w:val="left"/>
              <w:rPr>
                <w:rFonts w:cs="Times New Roman"/>
                <w:b w:val="0"/>
                <w:bCs/>
                <w:color w:val="000000"/>
                <w:szCs w:val="22"/>
              </w:rPr>
            </w:pPr>
            <w:r>
              <w:rPr>
                <w:rFonts w:cs="Times New Roman"/>
                <w:b w:val="0"/>
                <w:bCs/>
                <w:color w:val="000000"/>
                <w:szCs w:val="22"/>
              </w:rPr>
              <w:t>28</w:t>
            </w:r>
          </w:p>
        </w:tc>
        <w:tc>
          <w:tcPr>
            <w:tcW w:w="252" w:type="dxa"/>
            <w:vAlign w:val="center"/>
          </w:tcPr>
          <w:p w14:paraId="3CADB609" w14:textId="77777777" w:rsidR="0063491E" w:rsidRPr="00AB5DFA" w:rsidRDefault="0063491E" w:rsidP="0063491E">
            <w:pPr>
              <w:pStyle w:val="acctmergecolhdg"/>
              <w:snapToGrid w:val="0"/>
              <w:spacing w:line="240" w:lineRule="atLeast"/>
              <w:jc w:val="left"/>
              <w:rPr>
                <w:rFonts w:cs="Times New Roman"/>
                <w:b w:val="0"/>
                <w:bCs/>
                <w:color w:val="000000"/>
                <w:szCs w:val="22"/>
              </w:rPr>
            </w:pPr>
          </w:p>
        </w:tc>
        <w:tc>
          <w:tcPr>
            <w:tcW w:w="8283" w:type="dxa"/>
            <w:vAlign w:val="center"/>
          </w:tcPr>
          <w:p w14:paraId="6F2D40C6" w14:textId="5CCBED8C" w:rsidR="0063491E" w:rsidRPr="00AB5DFA" w:rsidRDefault="00C05F6F" w:rsidP="0063491E">
            <w:pPr>
              <w:pStyle w:val="acctmergecolhdg"/>
              <w:spacing w:line="240" w:lineRule="atLeast"/>
              <w:jc w:val="left"/>
              <w:rPr>
                <w:rFonts w:cs="Times New Roman"/>
                <w:b w:val="0"/>
                <w:bCs/>
                <w:color w:val="000000"/>
                <w:szCs w:val="22"/>
              </w:rPr>
            </w:pPr>
            <w:r>
              <w:rPr>
                <w:rFonts w:cs="Times New Roman"/>
                <w:b w:val="0"/>
                <w:bCs/>
                <w:color w:val="000000"/>
                <w:szCs w:val="22"/>
              </w:rPr>
              <w:t>Dividend</w:t>
            </w:r>
          </w:p>
        </w:tc>
      </w:tr>
      <w:tr w:rsidR="00C05F6F" w:rsidRPr="00AB5DFA" w14:paraId="27D3A253" w14:textId="77777777" w:rsidTr="00080F43">
        <w:tc>
          <w:tcPr>
            <w:tcW w:w="753" w:type="dxa"/>
            <w:vAlign w:val="bottom"/>
          </w:tcPr>
          <w:p w14:paraId="3D38BBB2" w14:textId="285EF8C8" w:rsidR="00C05F6F" w:rsidRPr="00AB5DFA" w:rsidRDefault="00C05F6F" w:rsidP="00C05F6F">
            <w:pPr>
              <w:pStyle w:val="acctmergecolhdg"/>
              <w:spacing w:line="240" w:lineRule="atLeast"/>
              <w:ind w:left="-102"/>
              <w:jc w:val="left"/>
              <w:rPr>
                <w:rFonts w:cs="Times New Roman"/>
                <w:b w:val="0"/>
                <w:bCs/>
                <w:color w:val="000000"/>
                <w:szCs w:val="22"/>
              </w:rPr>
            </w:pPr>
            <w:r>
              <w:rPr>
                <w:rFonts w:cs="Times New Roman"/>
                <w:b w:val="0"/>
                <w:bCs/>
                <w:color w:val="000000"/>
                <w:szCs w:val="22"/>
              </w:rPr>
              <w:t>29</w:t>
            </w:r>
          </w:p>
        </w:tc>
        <w:tc>
          <w:tcPr>
            <w:tcW w:w="252" w:type="dxa"/>
            <w:vAlign w:val="center"/>
          </w:tcPr>
          <w:p w14:paraId="448564F2" w14:textId="77777777" w:rsidR="00C05F6F" w:rsidRPr="00AB5DFA" w:rsidRDefault="00C05F6F" w:rsidP="00C05F6F">
            <w:pPr>
              <w:pStyle w:val="acctmergecolhdg"/>
              <w:snapToGrid w:val="0"/>
              <w:spacing w:line="240" w:lineRule="atLeast"/>
              <w:jc w:val="left"/>
              <w:rPr>
                <w:rFonts w:cs="Times New Roman"/>
                <w:b w:val="0"/>
                <w:bCs/>
                <w:color w:val="000000"/>
                <w:szCs w:val="22"/>
              </w:rPr>
            </w:pPr>
          </w:p>
        </w:tc>
        <w:tc>
          <w:tcPr>
            <w:tcW w:w="8283" w:type="dxa"/>
            <w:vAlign w:val="center"/>
          </w:tcPr>
          <w:p w14:paraId="4C7E641E" w14:textId="2C4A5F13" w:rsidR="00C05F6F" w:rsidRPr="00AB5DFA" w:rsidRDefault="00C05F6F" w:rsidP="00C05F6F">
            <w:pPr>
              <w:pStyle w:val="acctmergecolhdg"/>
              <w:spacing w:line="240" w:lineRule="atLeast"/>
              <w:jc w:val="left"/>
              <w:rPr>
                <w:rFonts w:cs="Times New Roman"/>
                <w:b w:val="0"/>
                <w:bCs/>
                <w:color w:val="000000"/>
                <w:szCs w:val="22"/>
              </w:rPr>
            </w:pPr>
            <w:r w:rsidRPr="00AB5DFA">
              <w:rPr>
                <w:rFonts w:cs="Times New Roman"/>
                <w:b w:val="0"/>
                <w:bCs/>
                <w:color w:val="000000"/>
                <w:szCs w:val="22"/>
              </w:rPr>
              <w:t>Assets pledged as collateral and under restriction</w:t>
            </w:r>
          </w:p>
        </w:tc>
      </w:tr>
      <w:tr w:rsidR="00C05F6F" w:rsidRPr="00AB5DFA" w14:paraId="63752F73" w14:textId="77777777" w:rsidTr="00080F43">
        <w:tc>
          <w:tcPr>
            <w:tcW w:w="753" w:type="dxa"/>
            <w:vAlign w:val="bottom"/>
          </w:tcPr>
          <w:p w14:paraId="7D07124E" w14:textId="0DADDAAA" w:rsidR="00C05F6F" w:rsidRPr="00AB5DFA" w:rsidRDefault="00C05F6F" w:rsidP="00C05F6F">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Pr>
                <w:rFonts w:cs="Times New Roman"/>
                <w:b w:val="0"/>
                <w:bCs/>
                <w:color w:val="000000"/>
                <w:szCs w:val="22"/>
              </w:rPr>
              <w:t>0</w:t>
            </w:r>
          </w:p>
        </w:tc>
        <w:tc>
          <w:tcPr>
            <w:tcW w:w="252" w:type="dxa"/>
            <w:vAlign w:val="center"/>
          </w:tcPr>
          <w:p w14:paraId="13563778" w14:textId="77777777" w:rsidR="00C05F6F" w:rsidRPr="00AB5DFA" w:rsidRDefault="00C05F6F" w:rsidP="00C05F6F">
            <w:pPr>
              <w:pStyle w:val="acctmergecolhdg"/>
              <w:snapToGrid w:val="0"/>
              <w:spacing w:line="240" w:lineRule="atLeast"/>
              <w:jc w:val="left"/>
              <w:rPr>
                <w:rFonts w:cs="Times New Roman"/>
                <w:b w:val="0"/>
                <w:bCs/>
                <w:color w:val="000000"/>
                <w:szCs w:val="22"/>
              </w:rPr>
            </w:pPr>
          </w:p>
        </w:tc>
        <w:tc>
          <w:tcPr>
            <w:tcW w:w="8283" w:type="dxa"/>
            <w:vAlign w:val="center"/>
          </w:tcPr>
          <w:p w14:paraId="6D9AB741" w14:textId="53B6ACDC" w:rsidR="00C05F6F" w:rsidRPr="00AB5DFA" w:rsidRDefault="00C05F6F" w:rsidP="00C05F6F">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Contingent liabilities </w:t>
            </w:r>
          </w:p>
        </w:tc>
      </w:tr>
      <w:tr w:rsidR="00C05F6F" w:rsidRPr="00AB5DFA" w14:paraId="61933F9B" w14:textId="77777777" w:rsidTr="00080F43">
        <w:tc>
          <w:tcPr>
            <w:tcW w:w="753" w:type="dxa"/>
            <w:vAlign w:val="bottom"/>
          </w:tcPr>
          <w:p w14:paraId="21AA2BEA" w14:textId="6133C589" w:rsidR="00C05F6F" w:rsidRPr="00AB5DFA" w:rsidRDefault="00C05F6F" w:rsidP="00C05F6F">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Pr>
                <w:rFonts w:cs="Times New Roman"/>
                <w:b w:val="0"/>
                <w:bCs/>
                <w:color w:val="000000"/>
                <w:szCs w:val="22"/>
              </w:rPr>
              <w:t>1</w:t>
            </w:r>
          </w:p>
        </w:tc>
        <w:tc>
          <w:tcPr>
            <w:tcW w:w="252" w:type="dxa"/>
            <w:vAlign w:val="center"/>
          </w:tcPr>
          <w:p w14:paraId="18638162" w14:textId="77777777" w:rsidR="00C05F6F" w:rsidRPr="00AB5DFA" w:rsidRDefault="00C05F6F" w:rsidP="00C05F6F">
            <w:pPr>
              <w:pStyle w:val="acctmergecolhdg"/>
              <w:snapToGrid w:val="0"/>
              <w:spacing w:line="240" w:lineRule="atLeast"/>
              <w:jc w:val="left"/>
              <w:rPr>
                <w:rFonts w:cs="Times New Roman"/>
                <w:b w:val="0"/>
                <w:bCs/>
                <w:color w:val="000000"/>
                <w:szCs w:val="22"/>
              </w:rPr>
            </w:pPr>
          </w:p>
        </w:tc>
        <w:tc>
          <w:tcPr>
            <w:tcW w:w="8283" w:type="dxa"/>
            <w:vAlign w:val="center"/>
          </w:tcPr>
          <w:p w14:paraId="3C674A1E" w14:textId="32FBE67D" w:rsidR="00C05F6F" w:rsidRPr="00AB5DFA" w:rsidRDefault="00C05F6F" w:rsidP="00C05F6F">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Related parties </w:t>
            </w:r>
          </w:p>
        </w:tc>
      </w:tr>
      <w:tr w:rsidR="00C05F6F" w:rsidRPr="00AB5DFA" w14:paraId="231FFCFC" w14:textId="77777777" w:rsidTr="00080F43">
        <w:tc>
          <w:tcPr>
            <w:tcW w:w="753" w:type="dxa"/>
            <w:vAlign w:val="bottom"/>
          </w:tcPr>
          <w:p w14:paraId="68FC0DEC" w14:textId="712B4C0C" w:rsidR="00C05F6F" w:rsidRPr="00AB5DFA" w:rsidRDefault="00C05F6F" w:rsidP="00C05F6F">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Pr>
                <w:rFonts w:cs="Times New Roman"/>
                <w:b w:val="0"/>
                <w:bCs/>
                <w:color w:val="000000"/>
                <w:szCs w:val="22"/>
              </w:rPr>
              <w:t>2</w:t>
            </w:r>
          </w:p>
        </w:tc>
        <w:tc>
          <w:tcPr>
            <w:tcW w:w="252" w:type="dxa"/>
            <w:vAlign w:val="center"/>
          </w:tcPr>
          <w:p w14:paraId="28AF172A" w14:textId="77777777" w:rsidR="00C05F6F" w:rsidRPr="00AB5DFA" w:rsidRDefault="00C05F6F" w:rsidP="00C05F6F">
            <w:pPr>
              <w:pStyle w:val="acctmergecolhdg"/>
              <w:snapToGrid w:val="0"/>
              <w:spacing w:line="240" w:lineRule="atLeast"/>
              <w:jc w:val="left"/>
              <w:rPr>
                <w:rFonts w:cs="Times New Roman"/>
                <w:b w:val="0"/>
                <w:bCs/>
                <w:color w:val="000000"/>
                <w:szCs w:val="22"/>
              </w:rPr>
            </w:pPr>
          </w:p>
        </w:tc>
        <w:tc>
          <w:tcPr>
            <w:tcW w:w="8283" w:type="dxa"/>
            <w:vAlign w:val="center"/>
          </w:tcPr>
          <w:p w14:paraId="60186678" w14:textId="3D26E3BF" w:rsidR="00C05F6F" w:rsidRPr="00AB5DFA" w:rsidRDefault="00C05F6F" w:rsidP="00C05F6F">
            <w:pPr>
              <w:pStyle w:val="acctmergecolhdg"/>
              <w:spacing w:line="240" w:lineRule="atLeast"/>
              <w:jc w:val="left"/>
              <w:rPr>
                <w:rFonts w:cs="Times New Roman"/>
                <w:b w:val="0"/>
                <w:bCs/>
                <w:color w:val="000000"/>
                <w:szCs w:val="22"/>
              </w:rPr>
            </w:pPr>
            <w:r w:rsidRPr="00AB5DFA">
              <w:rPr>
                <w:rFonts w:cs="Times New Roman"/>
                <w:b w:val="0"/>
                <w:bCs/>
                <w:color w:val="000000"/>
                <w:szCs w:val="22"/>
              </w:rPr>
              <w:t>Other benefits to directors and persons with managing authority</w:t>
            </w:r>
          </w:p>
        </w:tc>
      </w:tr>
      <w:tr w:rsidR="00C05F6F" w:rsidRPr="00AB5DFA" w14:paraId="037D8627" w14:textId="77777777" w:rsidTr="00080F43">
        <w:tc>
          <w:tcPr>
            <w:tcW w:w="753" w:type="dxa"/>
            <w:vAlign w:val="bottom"/>
          </w:tcPr>
          <w:p w14:paraId="1D391EE6" w14:textId="24C05246" w:rsidR="00C05F6F" w:rsidRPr="00AB5DFA" w:rsidRDefault="00C05F6F" w:rsidP="00C05F6F">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Pr>
                <w:rFonts w:cs="Times New Roman"/>
                <w:b w:val="0"/>
                <w:bCs/>
                <w:color w:val="000000"/>
                <w:szCs w:val="22"/>
              </w:rPr>
              <w:t>3</w:t>
            </w:r>
          </w:p>
        </w:tc>
        <w:tc>
          <w:tcPr>
            <w:tcW w:w="252" w:type="dxa"/>
            <w:vAlign w:val="center"/>
          </w:tcPr>
          <w:p w14:paraId="33631EBE" w14:textId="77777777" w:rsidR="00C05F6F" w:rsidRPr="00AB5DFA" w:rsidRDefault="00C05F6F" w:rsidP="00C05F6F">
            <w:pPr>
              <w:pStyle w:val="acctmergecolhdg"/>
              <w:snapToGrid w:val="0"/>
              <w:spacing w:line="240" w:lineRule="atLeast"/>
              <w:jc w:val="left"/>
              <w:rPr>
                <w:rFonts w:cs="Times New Roman"/>
                <w:b w:val="0"/>
                <w:bCs/>
                <w:color w:val="000000"/>
                <w:szCs w:val="22"/>
              </w:rPr>
            </w:pPr>
          </w:p>
        </w:tc>
        <w:tc>
          <w:tcPr>
            <w:tcW w:w="8283" w:type="dxa"/>
            <w:vAlign w:val="center"/>
          </w:tcPr>
          <w:p w14:paraId="7C9F39E8" w14:textId="35C323AF" w:rsidR="00C05F6F" w:rsidRPr="00AB5DFA" w:rsidRDefault="00C05F6F" w:rsidP="00C05F6F">
            <w:pPr>
              <w:pStyle w:val="acctmergecolhdg"/>
              <w:spacing w:line="240" w:lineRule="atLeast"/>
              <w:jc w:val="left"/>
              <w:rPr>
                <w:rFonts w:cs="Times New Roman"/>
                <w:b w:val="0"/>
                <w:bCs/>
                <w:color w:val="000000"/>
                <w:szCs w:val="22"/>
              </w:rPr>
            </w:pPr>
            <w:r w:rsidRPr="00AB5DFA">
              <w:rPr>
                <w:rFonts w:cs="Times New Roman"/>
                <w:b w:val="0"/>
                <w:bCs/>
                <w:color w:val="000000"/>
                <w:szCs w:val="22"/>
              </w:rPr>
              <w:t>Leases</w:t>
            </w:r>
          </w:p>
        </w:tc>
      </w:tr>
      <w:tr w:rsidR="00C05F6F" w:rsidRPr="00AB5DFA" w14:paraId="635399CB" w14:textId="77777777" w:rsidTr="00080F43">
        <w:tc>
          <w:tcPr>
            <w:tcW w:w="753" w:type="dxa"/>
            <w:vAlign w:val="bottom"/>
          </w:tcPr>
          <w:p w14:paraId="019025DE" w14:textId="6AB37787" w:rsidR="00C05F6F" w:rsidRPr="00AB5DFA" w:rsidRDefault="00C05F6F" w:rsidP="00C05F6F">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Pr>
                <w:rFonts w:cs="Times New Roman"/>
                <w:b w:val="0"/>
                <w:bCs/>
                <w:color w:val="000000"/>
                <w:szCs w:val="22"/>
              </w:rPr>
              <w:t>4</w:t>
            </w:r>
          </w:p>
        </w:tc>
        <w:tc>
          <w:tcPr>
            <w:tcW w:w="252" w:type="dxa"/>
            <w:vAlign w:val="center"/>
          </w:tcPr>
          <w:p w14:paraId="120962C2" w14:textId="77777777" w:rsidR="00C05F6F" w:rsidRPr="00AB5DFA" w:rsidRDefault="00C05F6F" w:rsidP="00C05F6F">
            <w:pPr>
              <w:pStyle w:val="acctmergecolhdg"/>
              <w:snapToGrid w:val="0"/>
              <w:spacing w:line="240" w:lineRule="atLeast"/>
              <w:jc w:val="left"/>
              <w:rPr>
                <w:rFonts w:cs="Times New Roman"/>
                <w:b w:val="0"/>
                <w:bCs/>
                <w:color w:val="000000"/>
                <w:szCs w:val="22"/>
              </w:rPr>
            </w:pPr>
          </w:p>
        </w:tc>
        <w:tc>
          <w:tcPr>
            <w:tcW w:w="8283" w:type="dxa"/>
            <w:vAlign w:val="center"/>
          </w:tcPr>
          <w:p w14:paraId="0D1E6D4B" w14:textId="2987322C" w:rsidR="00C05F6F" w:rsidRPr="00AB5DFA" w:rsidRDefault="00C05F6F" w:rsidP="00C05F6F">
            <w:pPr>
              <w:pStyle w:val="acctmergecolhdg"/>
              <w:spacing w:line="240" w:lineRule="atLeast"/>
              <w:jc w:val="left"/>
              <w:rPr>
                <w:rFonts w:cs="Times New Roman"/>
                <w:b w:val="0"/>
                <w:bCs/>
                <w:color w:val="000000"/>
                <w:szCs w:val="22"/>
              </w:rPr>
            </w:pPr>
            <w:r w:rsidRPr="00AB5DFA">
              <w:rPr>
                <w:rFonts w:cs="Times New Roman"/>
                <w:b w:val="0"/>
                <w:bCs/>
                <w:color w:val="000000"/>
                <w:szCs w:val="22"/>
              </w:rPr>
              <w:t>Segment information</w:t>
            </w:r>
          </w:p>
        </w:tc>
      </w:tr>
      <w:tr w:rsidR="00C05F6F" w:rsidRPr="00AB5DFA" w14:paraId="0478D755" w14:textId="77777777" w:rsidTr="00080F43">
        <w:tc>
          <w:tcPr>
            <w:tcW w:w="753" w:type="dxa"/>
            <w:vAlign w:val="bottom"/>
          </w:tcPr>
          <w:p w14:paraId="193FE424" w14:textId="6FEB3758" w:rsidR="00C05F6F" w:rsidRPr="00AB5DFA" w:rsidRDefault="00C05F6F" w:rsidP="00C05F6F">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Pr>
                <w:rFonts w:cs="Times New Roman"/>
                <w:b w:val="0"/>
                <w:bCs/>
                <w:color w:val="000000"/>
                <w:szCs w:val="22"/>
              </w:rPr>
              <w:t>5</w:t>
            </w:r>
          </w:p>
        </w:tc>
        <w:tc>
          <w:tcPr>
            <w:tcW w:w="252" w:type="dxa"/>
            <w:vAlign w:val="center"/>
          </w:tcPr>
          <w:p w14:paraId="431FFDB6" w14:textId="77777777" w:rsidR="00C05F6F" w:rsidRPr="00AB5DFA" w:rsidRDefault="00C05F6F" w:rsidP="00C05F6F">
            <w:pPr>
              <w:pStyle w:val="acctmergecolhdg"/>
              <w:snapToGrid w:val="0"/>
              <w:spacing w:line="240" w:lineRule="atLeast"/>
              <w:jc w:val="left"/>
              <w:rPr>
                <w:rFonts w:cs="Times New Roman"/>
                <w:b w:val="0"/>
                <w:bCs/>
                <w:color w:val="000000"/>
                <w:szCs w:val="22"/>
              </w:rPr>
            </w:pPr>
          </w:p>
        </w:tc>
        <w:tc>
          <w:tcPr>
            <w:tcW w:w="8283" w:type="dxa"/>
            <w:vAlign w:val="center"/>
          </w:tcPr>
          <w:p w14:paraId="3D5517A5" w14:textId="0B1BB5F6" w:rsidR="00C05F6F" w:rsidRPr="00AB5DFA" w:rsidRDefault="00C05F6F" w:rsidP="00C05F6F">
            <w:pPr>
              <w:pStyle w:val="acctmergecolhdg"/>
              <w:spacing w:line="240" w:lineRule="atLeast"/>
              <w:jc w:val="left"/>
              <w:rPr>
                <w:rFonts w:cs="Times New Roman"/>
                <w:b w:val="0"/>
                <w:bCs/>
                <w:color w:val="000000"/>
                <w:szCs w:val="22"/>
              </w:rPr>
            </w:pPr>
            <w:r w:rsidRPr="00AB5DFA">
              <w:rPr>
                <w:rFonts w:cs="Times New Roman"/>
                <w:b w:val="0"/>
                <w:bCs/>
                <w:color w:val="000000"/>
                <w:szCs w:val="22"/>
              </w:rPr>
              <w:t>Financial position and results of operations classified by domestic and foreign business</w:t>
            </w:r>
          </w:p>
        </w:tc>
      </w:tr>
      <w:tr w:rsidR="00C05F6F" w:rsidRPr="00AB5DFA" w14:paraId="517A657C" w14:textId="77777777" w:rsidTr="00080F43">
        <w:tc>
          <w:tcPr>
            <w:tcW w:w="753" w:type="dxa"/>
            <w:vAlign w:val="bottom"/>
          </w:tcPr>
          <w:p w14:paraId="2AE988CF" w14:textId="65A72F2D" w:rsidR="00C05F6F" w:rsidRPr="00AB5DFA" w:rsidRDefault="00C05F6F" w:rsidP="00C05F6F">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Pr>
                <w:rFonts w:cs="Times New Roman"/>
                <w:b w:val="0"/>
                <w:bCs/>
                <w:color w:val="000000"/>
                <w:szCs w:val="22"/>
              </w:rPr>
              <w:t>6</w:t>
            </w:r>
          </w:p>
        </w:tc>
        <w:tc>
          <w:tcPr>
            <w:tcW w:w="252" w:type="dxa"/>
            <w:vAlign w:val="center"/>
          </w:tcPr>
          <w:p w14:paraId="5C323820" w14:textId="77777777" w:rsidR="00C05F6F" w:rsidRPr="00AB5DFA" w:rsidRDefault="00C05F6F" w:rsidP="00C05F6F">
            <w:pPr>
              <w:pStyle w:val="acctmergecolhdg"/>
              <w:snapToGrid w:val="0"/>
              <w:spacing w:line="240" w:lineRule="atLeast"/>
              <w:jc w:val="left"/>
              <w:rPr>
                <w:rFonts w:cs="Times New Roman"/>
                <w:b w:val="0"/>
                <w:bCs/>
                <w:color w:val="000000"/>
                <w:szCs w:val="22"/>
              </w:rPr>
            </w:pPr>
          </w:p>
        </w:tc>
        <w:tc>
          <w:tcPr>
            <w:tcW w:w="8283" w:type="dxa"/>
            <w:vAlign w:val="center"/>
          </w:tcPr>
          <w:p w14:paraId="0DA0160B" w14:textId="0EB74B3E" w:rsidR="00C05F6F" w:rsidRPr="00AB5DFA" w:rsidRDefault="00C05F6F" w:rsidP="00C05F6F">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Interest income </w:t>
            </w:r>
          </w:p>
        </w:tc>
      </w:tr>
      <w:tr w:rsidR="00C05F6F" w:rsidRPr="00AB5DFA" w14:paraId="3984B97C" w14:textId="77777777" w:rsidTr="00080F43">
        <w:tc>
          <w:tcPr>
            <w:tcW w:w="753" w:type="dxa"/>
            <w:vAlign w:val="bottom"/>
          </w:tcPr>
          <w:p w14:paraId="5F941671" w14:textId="2C6AD790" w:rsidR="00C05F6F" w:rsidRPr="00AB5DFA" w:rsidRDefault="00C05F6F" w:rsidP="00C05F6F">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3</w:t>
            </w:r>
            <w:r>
              <w:rPr>
                <w:rFonts w:cs="Times New Roman"/>
                <w:b w:val="0"/>
                <w:bCs/>
                <w:color w:val="000000"/>
                <w:szCs w:val="22"/>
              </w:rPr>
              <w:t>7</w:t>
            </w:r>
          </w:p>
        </w:tc>
        <w:tc>
          <w:tcPr>
            <w:tcW w:w="252" w:type="dxa"/>
            <w:vAlign w:val="center"/>
          </w:tcPr>
          <w:p w14:paraId="4F2DE96E" w14:textId="77777777" w:rsidR="00C05F6F" w:rsidRPr="00AB5DFA" w:rsidRDefault="00C05F6F" w:rsidP="00C05F6F">
            <w:pPr>
              <w:pStyle w:val="acctmergecolhdg"/>
              <w:snapToGrid w:val="0"/>
              <w:spacing w:line="240" w:lineRule="atLeast"/>
              <w:jc w:val="left"/>
              <w:rPr>
                <w:rFonts w:cs="Times New Roman"/>
                <w:b w:val="0"/>
                <w:bCs/>
                <w:color w:val="000000"/>
                <w:szCs w:val="22"/>
              </w:rPr>
            </w:pPr>
          </w:p>
        </w:tc>
        <w:tc>
          <w:tcPr>
            <w:tcW w:w="8283" w:type="dxa"/>
            <w:vAlign w:val="center"/>
          </w:tcPr>
          <w:p w14:paraId="2F610EE2" w14:textId="09496EB9" w:rsidR="00C05F6F" w:rsidRPr="00AB5DFA" w:rsidRDefault="00C05F6F" w:rsidP="00C05F6F">
            <w:pPr>
              <w:pStyle w:val="acctmergecolhdg"/>
              <w:spacing w:line="240" w:lineRule="atLeast"/>
              <w:jc w:val="left"/>
              <w:rPr>
                <w:rFonts w:cs="Times New Roman"/>
                <w:b w:val="0"/>
                <w:bCs/>
                <w:color w:val="000000"/>
                <w:szCs w:val="22"/>
              </w:rPr>
            </w:pPr>
            <w:r w:rsidRPr="00AB5DFA">
              <w:rPr>
                <w:rFonts w:cs="Times New Roman"/>
                <w:b w:val="0"/>
                <w:bCs/>
                <w:color w:val="000000"/>
                <w:szCs w:val="22"/>
              </w:rPr>
              <w:t xml:space="preserve">Interest expenses </w:t>
            </w:r>
          </w:p>
        </w:tc>
      </w:tr>
      <w:tr w:rsidR="00C05F6F" w:rsidRPr="00AB5DFA" w14:paraId="41B6BBB7" w14:textId="77777777" w:rsidTr="00080F43">
        <w:tc>
          <w:tcPr>
            <w:tcW w:w="753" w:type="dxa"/>
            <w:vAlign w:val="bottom"/>
          </w:tcPr>
          <w:p w14:paraId="33CCAB88" w14:textId="3A7E2640" w:rsidR="00C05F6F" w:rsidRPr="00AB5DFA" w:rsidRDefault="00C05F6F" w:rsidP="00C05F6F">
            <w:pPr>
              <w:pStyle w:val="acctmergecolhdg"/>
              <w:spacing w:line="240" w:lineRule="atLeast"/>
              <w:ind w:left="-102"/>
              <w:jc w:val="left"/>
              <w:rPr>
                <w:rFonts w:cs="Times New Roman"/>
                <w:b w:val="0"/>
                <w:bCs/>
                <w:color w:val="000000"/>
                <w:szCs w:val="22"/>
              </w:rPr>
            </w:pPr>
            <w:r>
              <w:rPr>
                <w:rFonts w:cs="Times New Roman"/>
                <w:b w:val="0"/>
                <w:bCs/>
                <w:color w:val="000000"/>
                <w:szCs w:val="22"/>
              </w:rPr>
              <w:t>38</w:t>
            </w:r>
          </w:p>
        </w:tc>
        <w:tc>
          <w:tcPr>
            <w:tcW w:w="252" w:type="dxa"/>
            <w:vAlign w:val="center"/>
          </w:tcPr>
          <w:p w14:paraId="4DDD3FF2" w14:textId="77777777" w:rsidR="00C05F6F" w:rsidRPr="00AB5DFA" w:rsidRDefault="00C05F6F" w:rsidP="00C05F6F">
            <w:pPr>
              <w:pStyle w:val="acctmergecolhdg"/>
              <w:snapToGrid w:val="0"/>
              <w:spacing w:line="240" w:lineRule="atLeast"/>
              <w:jc w:val="left"/>
              <w:rPr>
                <w:rFonts w:cs="Times New Roman"/>
                <w:b w:val="0"/>
                <w:bCs/>
                <w:color w:val="000000"/>
                <w:szCs w:val="22"/>
              </w:rPr>
            </w:pPr>
          </w:p>
        </w:tc>
        <w:tc>
          <w:tcPr>
            <w:tcW w:w="8283" w:type="dxa"/>
            <w:vAlign w:val="center"/>
          </w:tcPr>
          <w:p w14:paraId="3BEB01F4" w14:textId="09A7DD2D" w:rsidR="00C05F6F" w:rsidRPr="00E61B35" w:rsidRDefault="00C05F6F" w:rsidP="00C05F6F">
            <w:pPr>
              <w:pStyle w:val="acctmergecolhdg"/>
              <w:spacing w:line="240" w:lineRule="atLeast"/>
              <w:jc w:val="left"/>
              <w:rPr>
                <w:rFonts w:cs="Times New Roman"/>
                <w:b w:val="0"/>
                <w:bCs/>
                <w:color w:val="000000"/>
                <w:szCs w:val="22"/>
              </w:rPr>
            </w:pPr>
            <w:r w:rsidRPr="00E61B35">
              <w:rPr>
                <w:rFonts w:cs="Times New Roman"/>
                <w:b w:val="0"/>
                <w:bCs/>
                <w:color w:val="000000"/>
                <w:szCs w:val="22"/>
              </w:rPr>
              <w:t xml:space="preserve">Net fees and service expenses </w:t>
            </w:r>
          </w:p>
        </w:tc>
      </w:tr>
      <w:tr w:rsidR="00C05F6F" w:rsidRPr="00AB5DFA" w14:paraId="750B9241" w14:textId="77777777" w:rsidTr="00080F43">
        <w:tc>
          <w:tcPr>
            <w:tcW w:w="753" w:type="dxa"/>
            <w:vAlign w:val="bottom"/>
          </w:tcPr>
          <w:p w14:paraId="1A4C3FAA" w14:textId="3274440C" w:rsidR="00C05F6F" w:rsidRPr="00AB5DFA" w:rsidRDefault="00C05F6F" w:rsidP="00C05F6F">
            <w:pPr>
              <w:pStyle w:val="acctmergecolhdg"/>
              <w:spacing w:line="240" w:lineRule="atLeast"/>
              <w:ind w:left="-102"/>
              <w:jc w:val="left"/>
              <w:rPr>
                <w:rFonts w:cs="Times New Roman"/>
                <w:b w:val="0"/>
                <w:bCs/>
                <w:color w:val="000000"/>
                <w:szCs w:val="22"/>
              </w:rPr>
            </w:pPr>
            <w:r>
              <w:rPr>
                <w:rFonts w:cs="Times New Roman"/>
                <w:b w:val="0"/>
                <w:bCs/>
                <w:color w:val="000000"/>
                <w:szCs w:val="22"/>
              </w:rPr>
              <w:t>39</w:t>
            </w:r>
          </w:p>
        </w:tc>
        <w:tc>
          <w:tcPr>
            <w:tcW w:w="252" w:type="dxa"/>
            <w:vAlign w:val="center"/>
          </w:tcPr>
          <w:p w14:paraId="7A330A9C" w14:textId="77777777" w:rsidR="00C05F6F" w:rsidRPr="00AB5DFA" w:rsidRDefault="00C05F6F" w:rsidP="00C05F6F">
            <w:pPr>
              <w:pStyle w:val="acctmergecolhdg"/>
              <w:snapToGrid w:val="0"/>
              <w:spacing w:line="240" w:lineRule="atLeast"/>
              <w:jc w:val="left"/>
              <w:rPr>
                <w:rFonts w:cs="Times New Roman"/>
                <w:b w:val="0"/>
                <w:bCs/>
                <w:color w:val="000000"/>
                <w:szCs w:val="22"/>
              </w:rPr>
            </w:pPr>
          </w:p>
        </w:tc>
        <w:tc>
          <w:tcPr>
            <w:tcW w:w="8283" w:type="dxa"/>
            <w:vAlign w:val="center"/>
          </w:tcPr>
          <w:p w14:paraId="132B092C" w14:textId="392BEB82" w:rsidR="00C05F6F" w:rsidRPr="00E61B35" w:rsidRDefault="00C05F6F" w:rsidP="00C05F6F">
            <w:pPr>
              <w:pStyle w:val="acctmergecolhdg"/>
              <w:spacing w:line="240" w:lineRule="atLeast"/>
              <w:jc w:val="left"/>
              <w:rPr>
                <w:rFonts w:cs="Times New Roman"/>
                <w:b w:val="0"/>
                <w:bCs/>
                <w:color w:val="000000"/>
                <w:szCs w:val="22"/>
              </w:rPr>
            </w:pPr>
            <w:r w:rsidRPr="00E61B35">
              <w:rPr>
                <w:rFonts w:cs="Times New Roman"/>
                <w:b w:val="0"/>
                <w:bCs/>
                <w:color w:val="000000"/>
                <w:szCs w:val="22"/>
              </w:rPr>
              <w:t>Gains on investments, net</w:t>
            </w:r>
          </w:p>
        </w:tc>
      </w:tr>
      <w:tr w:rsidR="00C05F6F" w:rsidRPr="00AB5DFA" w14:paraId="2B45BDAC" w14:textId="77777777" w:rsidTr="00080F43">
        <w:tc>
          <w:tcPr>
            <w:tcW w:w="753" w:type="dxa"/>
            <w:vAlign w:val="bottom"/>
          </w:tcPr>
          <w:p w14:paraId="57F6CD6F" w14:textId="47C53386" w:rsidR="00C05F6F" w:rsidRPr="00AB5DFA" w:rsidRDefault="00C05F6F" w:rsidP="00C05F6F">
            <w:pPr>
              <w:pStyle w:val="acctmergecolhdg"/>
              <w:spacing w:line="240" w:lineRule="atLeast"/>
              <w:ind w:left="-102"/>
              <w:jc w:val="left"/>
              <w:rPr>
                <w:rFonts w:cs="Times New Roman"/>
                <w:b w:val="0"/>
                <w:bCs/>
                <w:color w:val="000000"/>
                <w:szCs w:val="22"/>
              </w:rPr>
            </w:pPr>
            <w:r w:rsidRPr="00AB5DFA">
              <w:rPr>
                <w:rFonts w:cs="Times New Roman"/>
                <w:b w:val="0"/>
                <w:bCs/>
                <w:color w:val="000000"/>
                <w:szCs w:val="22"/>
              </w:rPr>
              <w:t>4</w:t>
            </w:r>
            <w:r>
              <w:rPr>
                <w:rFonts w:cs="Times New Roman"/>
                <w:b w:val="0"/>
                <w:bCs/>
                <w:color w:val="000000"/>
                <w:szCs w:val="22"/>
              </w:rPr>
              <w:t>0</w:t>
            </w:r>
          </w:p>
        </w:tc>
        <w:tc>
          <w:tcPr>
            <w:tcW w:w="252" w:type="dxa"/>
            <w:vAlign w:val="center"/>
          </w:tcPr>
          <w:p w14:paraId="3234050D" w14:textId="77777777" w:rsidR="00C05F6F" w:rsidRPr="00AB5DFA" w:rsidRDefault="00C05F6F" w:rsidP="00C05F6F">
            <w:pPr>
              <w:pStyle w:val="acctmergecolhdg"/>
              <w:snapToGrid w:val="0"/>
              <w:spacing w:line="240" w:lineRule="atLeast"/>
              <w:jc w:val="left"/>
              <w:rPr>
                <w:rFonts w:cs="Times New Roman"/>
                <w:b w:val="0"/>
                <w:bCs/>
                <w:color w:val="000000"/>
                <w:szCs w:val="22"/>
              </w:rPr>
            </w:pPr>
          </w:p>
        </w:tc>
        <w:tc>
          <w:tcPr>
            <w:tcW w:w="8283" w:type="dxa"/>
            <w:vAlign w:val="center"/>
          </w:tcPr>
          <w:p w14:paraId="10B28284" w14:textId="65307B53" w:rsidR="00C05F6F" w:rsidRPr="00E61B35" w:rsidRDefault="00C05F6F" w:rsidP="00C05F6F">
            <w:pPr>
              <w:pStyle w:val="acctmergecolhdg"/>
              <w:spacing w:line="240" w:lineRule="atLeast"/>
              <w:jc w:val="left"/>
              <w:rPr>
                <w:rFonts w:cs="Times New Roman"/>
                <w:b w:val="0"/>
                <w:bCs/>
                <w:color w:val="000000"/>
                <w:szCs w:val="22"/>
              </w:rPr>
            </w:pPr>
            <w:r w:rsidRPr="00E61B35">
              <w:rPr>
                <w:rFonts w:cs="Times New Roman"/>
                <w:b w:val="0"/>
                <w:bCs/>
                <w:color w:val="000000"/>
                <w:szCs w:val="22"/>
              </w:rPr>
              <w:t xml:space="preserve">Expected credit loss </w:t>
            </w:r>
          </w:p>
        </w:tc>
      </w:tr>
      <w:tr w:rsidR="00C05F6F" w:rsidRPr="00AB5DFA" w14:paraId="0E193A18" w14:textId="77777777" w:rsidTr="00080F43">
        <w:tc>
          <w:tcPr>
            <w:tcW w:w="753" w:type="dxa"/>
            <w:vAlign w:val="bottom"/>
          </w:tcPr>
          <w:p w14:paraId="2D8A4069" w14:textId="56C1E2AB" w:rsidR="00C05F6F" w:rsidRPr="00E61B35" w:rsidRDefault="00C05F6F" w:rsidP="00C05F6F">
            <w:pPr>
              <w:pStyle w:val="acctmergecolhdg"/>
              <w:spacing w:line="240" w:lineRule="atLeast"/>
              <w:ind w:left="-102"/>
              <w:jc w:val="left"/>
              <w:rPr>
                <w:rFonts w:cs="Times New Roman"/>
                <w:b w:val="0"/>
                <w:bCs/>
                <w:color w:val="000000"/>
                <w:szCs w:val="22"/>
              </w:rPr>
            </w:pPr>
            <w:r w:rsidRPr="00E61B35">
              <w:rPr>
                <w:rFonts w:cs="Times New Roman"/>
                <w:b w:val="0"/>
                <w:bCs/>
                <w:color w:val="000000"/>
                <w:szCs w:val="22"/>
              </w:rPr>
              <w:t>41</w:t>
            </w:r>
          </w:p>
        </w:tc>
        <w:tc>
          <w:tcPr>
            <w:tcW w:w="252" w:type="dxa"/>
            <w:vAlign w:val="center"/>
          </w:tcPr>
          <w:p w14:paraId="2BD5B637" w14:textId="77777777" w:rsidR="00C05F6F" w:rsidRPr="00AB5DFA" w:rsidRDefault="00C05F6F" w:rsidP="00C05F6F">
            <w:pPr>
              <w:pStyle w:val="acctmergecolhdg"/>
              <w:snapToGrid w:val="0"/>
              <w:spacing w:line="240" w:lineRule="atLeast"/>
              <w:jc w:val="left"/>
              <w:rPr>
                <w:rFonts w:cs="Times New Roman"/>
                <w:b w:val="0"/>
                <w:bCs/>
                <w:color w:val="000000"/>
                <w:szCs w:val="22"/>
              </w:rPr>
            </w:pPr>
          </w:p>
        </w:tc>
        <w:tc>
          <w:tcPr>
            <w:tcW w:w="8283" w:type="dxa"/>
            <w:vAlign w:val="center"/>
          </w:tcPr>
          <w:p w14:paraId="40BC2D0E" w14:textId="37F54FFD" w:rsidR="00C05F6F" w:rsidRPr="00E61B35" w:rsidRDefault="00C05F6F" w:rsidP="00C05F6F">
            <w:pPr>
              <w:pStyle w:val="acctmergecolhdg"/>
              <w:spacing w:line="240" w:lineRule="atLeast"/>
              <w:jc w:val="left"/>
              <w:rPr>
                <w:rFonts w:cs="Times New Roman"/>
                <w:b w:val="0"/>
                <w:bCs/>
                <w:color w:val="000000"/>
                <w:szCs w:val="22"/>
              </w:rPr>
            </w:pPr>
            <w:r w:rsidRPr="00E61B35">
              <w:rPr>
                <w:rFonts w:cs="Times New Roman"/>
                <w:b w:val="0"/>
                <w:bCs/>
                <w:color w:val="000000"/>
                <w:szCs w:val="22"/>
              </w:rPr>
              <w:t xml:space="preserve">Income tax </w:t>
            </w:r>
          </w:p>
        </w:tc>
      </w:tr>
      <w:tr w:rsidR="00C05F6F" w:rsidRPr="00AB5DFA" w14:paraId="53224C3C" w14:textId="77777777" w:rsidTr="00080F43">
        <w:tc>
          <w:tcPr>
            <w:tcW w:w="753" w:type="dxa"/>
            <w:vAlign w:val="bottom"/>
          </w:tcPr>
          <w:p w14:paraId="78D6738C" w14:textId="106F3C70" w:rsidR="00C05F6F" w:rsidRPr="00E61B35" w:rsidRDefault="00C05F6F" w:rsidP="00C05F6F">
            <w:pPr>
              <w:pStyle w:val="acctmergecolhdg"/>
              <w:spacing w:line="240" w:lineRule="atLeast"/>
              <w:ind w:left="-102"/>
              <w:jc w:val="left"/>
              <w:rPr>
                <w:rFonts w:cs="Times New Roman"/>
                <w:b w:val="0"/>
                <w:bCs/>
                <w:color w:val="000000"/>
                <w:szCs w:val="22"/>
              </w:rPr>
            </w:pPr>
            <w:r w:rsidRPr="00E61B35">
              <w:rPr>
                <w:rFonts w:cs="Times New Roman"/>
                <w:b w:val="0"/>
                <w:bCs/>
                <w:color w:val="000000"/>
                <w:szCs w:val="22"/>
              </w:rPr>
              <w:t>42</w:t>
            </w:r>
          </w:p>
        </w:tc>
        <w:tc>
          <w:tcPr>
            <w:tcW w:w="252" w:type="dxa"/>
            <w:vAlign w:val="center"/>
          </w:tcPr>
          <w:p w14:paraId="561BB0FA" w14:textId="77777777" w:rsidR="00C05F6F" w:rsidRPr="00AB5DFA" w:rsidRDefault="00C05F6F" w:rsidP="00C05F6F">
            <w:pPr>
              <w:pStyle w:val="acctmergecolhdg"/>
              <w:snapToGrid w:val="0"/>
              <w:spacing w:line="240" w:lineRule="atLeast"/>
              <w:jc w:val="left"/>
              <w:rPr>
                <w:rFonts w:cs="Times New Roman"/>
                <w:b w:val="0"/>
                <w:bCs/>
                <w:color w:val="000000"/>
                <w:szCs w:val="22"/>
              </w:rPr>
            </w:pPr>
          </w:p>
        </w:tc>
        <w:tc>
          <w:tcPr>
            <w:tcW w:w="8283" w:type="dxa"/>
            <w:vAlign w:val="center"/>
          </w:tcPr>
          <w:p w14:paraId="7F614F0B" w14:textId="7FD9A82C" w:rsidR="00C05F6F" w:rsidRPr="00E61B35" w:rsidRDefault="00C05F6F" w:rsidP="00C05F6F">
            <w:pPr>
              <w:pStyle w:val="acctmergecolhdg"/>
              <w:spacing w:line="240" w:lineRule="atLeast"/>
              <w:jc w:val="left"/>
              <w:rPr>
                <w:rFonts w:cs="Times New Roman"/>
                <w:b w:val="0"/>
                <w:bCs/>
                <w:color w:val="000000"/>
                <w:szCs w:val="22"/>
              </w:rPr>
            </w:pPr>
            <w:r w:rsidRPr="00E61B35">
              <w:rPr>
                <w:rFonts w:cs="Times New Roman"/>
                <w:b w:val="0"/>
                <w:bCs/>
                <w:color w:val="000000"/>
                <w:szCs w:val="22"/>
              </w:rPr>
              <w:t>Earnings per share</w:t>
            </w:r>
          </w:p>
        </w:tc>
      </w:tr>
      <w:tr w:rsidR="0063491E" w:rsidRPr="00AB5DFA" w14:paraId="5B00E5E2" w14:textId="77777777" w:rsidTr="00080F43">
        <w:tc>
          <w:tcPr>
            <w:tcW w:w="753" w:type="dxa"/>
            <w:vAlign w:val="bottom"/>
          </w:tcPr>
          <w:p w14:paraId="6E1F69BA" w14:textId="66E0C021" w:rsidR="0063491E" w:rsidRPr="0028034F" w:rsidRDefault="0063491E" w:rsidP="0063491E">
            <w:pPr>
              <w:pStyle w:val="acctmergecolhdg"/>
              <w:spacing w:line="240" w:lineRule="atLeast"/>
              <w:ind w:left="-102"/>
              <w:jc w:val="left"/>
              <w:rPr>
                <w:rFonts w:cs="Times New Roman"/>
                <w:b w:val="0"/>
                <w:bCs/>
                <w:color w:val="000000"/>
                <w:szCs w:val="22"/>
              </w:rPr>
            </w:pPr>
            <w:r w:rsidRPr="0028034F">
              <w:rPr>
                <w:rFonts w:cs="Times New Roman"/>
                <w:b w:val="0"/>
                <w:bCs/>
                <w:color w:val="000000"/>
                <w:szCs w:val="22"/>
              </w:rPr>
              <w:t>43</w:t>
            </w:r>
          </w:p>
        </w:tc>
        <w:tc>
          <w:tcPr>
            <w:tcW w:w="252" w:type="dxa"/>
            <w:vAlign w:val="center"/>
          </w:tcPr>
          <w:p w14:paraId="4627F749" w14:textId="77777777" w:rsidR="0063491E" w:rsidRPr="00D11910" w:rsidRDefault="0063491E" w:rsidP="0063491E">
            <w:pPr>
              <w:pStyle w:val="acctmergecolhdg"/>
              <w:snapToGrid w:val="0"/>
              <w:spacing w:line="240" w:lineRule="atLeast"/>
              <w:jc w:val="left"/>
              <w:rPr>
                <w:rFonts w:cs="Times New Roman"/>
                <w:b w:val="0"/>
                <w:bCs/>
                <w:color w:val="000000"/>
                <w:szCs w:val="22"/>
                <w:highlight w:val="yellow"/>
              </w:rPr>
            </w:pPr>
          </w:p>
        </w:tc>
        <w:tc>
          <w:tcPr>
            <w:tcW w:w="8283" w:type="dxa"/>
            <w:vAlign w:val="center"/>
          </w:tcPr>
          <w:p w14:paraId="064688F5" w14:textId="0E1BEF32" w:rsidR="0063491E" w:rsidRPr="0028034F" w:rsidRDefault="0063491E" w:rsidP="0063491E">
            <w:pPr>
              <w:pStyle w:val="acctmergecolhdg"/>
              <w:spacing w:line="240" w:lineRule="atLeast"/>
              <w:jc w:val="left"/>
              <w:rPr>
                <w:rFonts w:cs="Times New Roman"/>
                <w:b w:val="0"/>
                <w:bCs/>
                <w:color w:val="000000"/>
                <w:szCs w:val="22"/>
              </w:rPr>
            </w:pPr>
            <w:r w:rsidRPr="0028034F">
              <w:rPr>
                <w:rFonts w:cs="Times New Roman"/>
                <w:b w:val="0"/>
                <w:bCs/>
                <w:color w:val="000000"/>
                <w:szCs w:val="22"/>
              </w:rPr>
              <w:t>Events after the reporting period</w:t>
            </w:r>
          </w:p>
        </w:tc>
      </w:tr>
    </w:tbl>
    <w:p w14:paraId="59F8040D" w14:textId="03F8F7EF" w:rsidR="00551B49" w:rsidRPr="0012708E" w:rsidRDefault="00644F7B" w:rsidP="0093239C">
      <w:pPr>
        <w:pStyle w:val="index"/>
        <w:spacing w:after="0"/>
        <w:ind w:left="540"/>
        <w:outlineLvl w:val="0"/>
        <w:rPr>
          <w:rFonts w:cs="Times New Roman"/>
          <w:szCs w:val="22"/>
          <w:lang w:val="en-GB"/>
        </w:rPr>
      </w:pPr>
      <w:r w:rsidRPr="0012708E">
        <w:rPr>
          <w:rFonts w:cs="Times New Roman"/>
          <w:lang w:val="en-GB"/>
        </w:rPr>
        <w:br w:type="page"/>
      </w:r>
      <w:r w:rsidR="00551B49" w:rsidRPr="0012708E">
        <w:rPr>
          <w:rFonts w:cs="Times New Roman"/>
          <w:lang w:val="en-GB"/>
        </w:rPr>
        <w:t xml:space="preserve">These </w:t>
      </w:r>
      <w:r w:rsidR="00551B49" w:rsidRPr="0012708E">
        <w:rPr>
          <w:rFonts w:cs="Times New Roman"/>
          <w:szCs w:val="22"/>
          <w:lang w:val="en-GB"/>
        </w:rPr>
        <w:t>notes form an integral part of the</w:t>
      </w:r>
      <w:r w:rsidR="00B7215A">
        <w:rPr>
          <w:rFonts w:cs="Times New Roman"/>
          <w:szCs w:val="22"/>
          <w:lang w:val="en-GB"/>
        </w:rPr>
        <w:t xml:space="preserve"> interim</w:t>
      </w:r>
      <w:r w:rsidR="005B393D" w:rsidRPr="0012708E">
        <w:rPr>
          <w:rFonts w:cs="Times New Roman"/>
          <w:bCs/>
          <w:color w:val="000000"/>
          <w:szCs w:val="22"/>
          <w:lang w:val="en-GB"/>
        </w:rPr>
        <w:t xml:space="preserve"> </w:t>
      </w:r>
      <w:r w:rsidR="00551B49" w:rsidRPr="0012708E">
        <w:rPr>
          <w:rFonts w:cs="Times New Roman"/>
          <w:szCs w:val="22"/>
          <w:lang w:val="en-GB"/>
        </w:rPr>
        <w:t>financial statements.</w:t>
      </w:r>
    </w:p>
    <w:p w14:paraId="1AC05BC3" w14:textId="77777777" w:rsidR="00551B49" w:rsidRPr="0012708E" w:rsidRDefault="00551B49" w:rsidP="00551B49">
      <w:pPr>
        <w:spacing w:line="240" w:lineRule="atLeast"/>
        <w:ind w:left="540" w:right="-28"/>
        <w:jc w:val="thaiDistribute"/>
        <w:rPr>
          <w:rFonts w:cs="Times New Roman"/>
          <w:szCs w:val="22"/>
        </w:rPr>
      </w:pPr>
    </w:p>
    <w:p w14:paraId="2EDCD42B" w14:textId="2CF8985A" w:rsidR="005C4415" w:rsidRDefault="005C4415" w:rsidP="00551B49">
      <w:pPr>
        <w:spacing w:line="240" w:lineRule="atLeast"/>
        <w:ind w:left="540" w:right="-28"/>
        <w:jc w:val="thaiDistribute"/>
        <w:rPr>
          <w:rFonts w:cs="Times New Roman"/>
          <w:szCs w:val="22"/>
        </w:rPr>
      </w:pPr>
      <w:r w:rsidRPr="00AB5DFA">
        <w:rPr>
          <w:rFonts w:cs="Times New Roman"/>
          <w:szCs w:val="22"/>
        </w:rPr>
        <w:t>The interim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5A2522">
        <w:rPr>
          <w:rFonts w:cs="Times New Roman"/>
          <w:szCs w:val="22"/>
        </w:rPr>
        <w:t xml:space="preserve"> 26 August 2025</w:t>
      </w:r>
      <w:r>
        <w:rPr>
          <w:rFonts w:cs="Times New Roman"/>
          <w:szCs w:val="28"/>
          <w:lang w:bidi="th-TH"/>
        </w:rPr>
        <w:t>.</w:t>
      </w:r>
    </w:p>
    <w:p w14:paraId="4E06B517" w14:textId="77777777" w:rsidR="005C4415" w:rsidRDefault="005C4415" w:rsidP="00551B49">
      <w:pPr>
        <w:spacing w:line="240" w:lineRule="atLeast"/>
        <w:ind w:left="540" w:right="-28"/>
        <w:jc w:val="thaiDistribute"/>
        <w:rPr>
          <w:rFonts w:cs="Times New Roman"/>
          <w:szCs w:val="22"/>
        </w:rPr>
      </w:pPr>
    </w:p>
    <w:p w14:paraId="162E89F9" w14:textId="77777777" w:rsidR="00B23E6B" w:rsidRPr="0012708E" w:rsidRDefault="00C766E6" w:rsidP="005748C7">
      <w:pPr>
        <w:pStyle w:val="Heading1"/>
        <w:numPr>
          <w:ilvl w:val="0"/>
          <w:numId w:val="19"/>
        </w:numPr>
        <w:tabs>
          <w:tab w:val="clear" w:pos="520"/>
          <w:tab w:val="num" w:pos="540"/>
        </w:tabs>
        <w:spacing w:before="0" w:after="0" w:line="240" w:lineRule="atLeast"/>
        <w:ind w:left="540" w:hanging="540"/>
        <w:rPr>
          <w:rFonts w:cs="Times New Roman"/>
          <w:i w:val="0"/>
          <w:iCs/>
          <w:szCs w:val="24"/>
        </w:rPr>
      </w:pPr>
      <w:r w:rsidRPr="0012708E">
        <w:rPr>
          <w:rFonts w:cs="Times New Roman"/>
          <w:i w:val="0"/>
          <w:iCs/>
          <w:szCs w:val="24"/>
        </w:rPr>
        <w:t>General information</w:t>
      </w:r>
    </w:p>
    <w:p w14:paraId="126FE2B6" w14:textId="77777777" w:rsidR="009E549C" w:rsidRPr="0012708E" w:rsidRDefault="009E549C" w:rsidP="004D6469">
      <w:pPr>
        <w:pStyle w:val="block"/>
        <w:spacing w:after="0" w:line="220" w:lineRule="exact"/>
        <w:ind w:left="547"/>
        <w:jc w:val="both"/>
        <w:rPr>
          <w:rFonts w:cs="Times New Roman"/>
          <w:szCs w:val="22"/>
          <w:lang w:val="en-GB"/>
        </w:rPr>
      </w:pPr>
    </w:p>
    <w:p w14:paraId="122328A5" w14:textId="4866690E" w:rsidR="000E3E8B" w:rsidRDefault="00F87C9D" w:rsidP="000E3E8B">
      <w:pPr>
        <w:spacing w:line="240" w:lineRule="atLeast"/>
        <w:ind w:left="540" w:right="-28"/>
        <w:jc w:val="both"/>
        <w:rPr>
          <w:rFonts w:cs="Times New Roman"/>
          <w:szCs w:val="22"/>
        </w:rPr>
      </w:pPr>
      <w:r>
        <w:rPr>
          <w:rFonts w:cs="Times New Roman"/>
          <w:szCs w:val="22"/>
        </w:rPr>
        <w:t>Thai Credit Bank Public Company Limited</w:t>
      </w:r>
      <w:r w:rsidR="007347D6">
        <w:rPr>
          <w:rFonts w:cs="Times New Roman"/>
          <w:szCs w:val="22"/>
        </w:rPr>
        <w:t xml:space="preserve"> </w:t>
      </w:r>
      <w:r w:rsidR="000C44A5">
        <w:rPr>
          <w:rFonts w:cs="Times New Roman"/>
          <w:szCs w:val="22"/>
        </w:rPr>
        <w:t>(the “Bank”)</w:t>
      </w:r>
      <w:r w:rsidR="00BA6DDB">
        <w:rPr>
          <w:rFonts w:cs="Times New Roman"/>
          <w:szCs w:val="22"/>
        </w:rPr>
        <w:t xml:space="preserve"> </w:t>
      </w:r>
      <w:r w:rsidR="002572FA">
        <w:rPr>
          <w:rFonts w:cs="Times New Roman"/>
          <w:szCs w:val="22"/>
        </w:rPr>
        <w:t>wa</w:t>
      </w:r>
      <w:r w:rsidR="00FF0584">
        <w:rPr>
          <w:rFonts w:cs="Times New Roman"/>
          <w:szCs w:val="22"/>
        </w:rPr>
        <w:t xml:space="preserve">s </w:t>
      </w:r>
      <w:r w:rsidR="007E7BDD">
        <w:rPr>
          <w:rFonts w:cs="Times New Roman"/>
          <w:szCs w:val="22"/>
        </w:rPr>
        <w:t xml:space="preserve">incorporated </w:t>
      </w:r>
      <w:r w:rsidR="00F10170">
        <w:rPr>
          <w:rFonts w:cs="Times New Roman"/>
          <w:szCs w:val="22"/>
        </w:rPr>
        <w:t xml:space="preserve">as a limited company in Thailand on 6 </w:t>
      </w:r>
      <w:r w:rsidR="00111C72">
        <w:rPr>
          <w:rFonts w:cs="Times New Roman"/>
          <w:szCs w:val="22"/>
        </w:rPr>
        <w:t xml:space="preserve">October 1970 and was transformed to a public company limited on 28 July 2005. </w:t>
      </w:r>
      <w:r w:rsidR="00CB3959">
        <w:rPr>
          <w:rFonts w:cs="Times New Roman"/>
          <w:szCs w:val="22"/>
        </w:rPr>
        <w:t>T</w:t>
      </w:r>
      <w:r w:rsidR="000E3E8B">
        <w:rPr>
          <w:rFonts w:cs="Times New Roman"/>
          <w:szCs w:val="22"/>
        </w:rPr>
        <w:t xml:space="preserve">he Bank </w:t>
      </w:r>
      <w:r w:rsidR="00C656A0">
        <w:rPr>
          <w:rFonts w:cs="Times New Roman"/>
          <w:szCs w:val="22"/>
        </w:rPr>
        <w:t>received an approval from the Ministry of F</w:t>
      </w:r>
      <w:r w:rsidR="007B32B9">
        <w:rPr>
          <w:rFonts w:cs="Times New Roman"/>
          <w:szCs w:val="22"/>
        </w:rPr>
        <w:t xml:space="preserve">inance </w:t>
      </w:r>
      <w:r w:rsidR="00220FE3">
        <w:rPr>
          <w:rFonts w:cs="Times New Roman"/>
          <w:szCs w:val="22"/>
        </w:rPr>
        <w:t>to upgrade its license from retail banking license to commercial banking license</w:t>
      </w:r>
      <w:r w:rsidR="00CB3959">
        <w:rPr>
          <w:rFonts w:cstheme="minorBidi" w:hint="cs"/>
          <w:szCs w:val="28"/>
          <w:cs/>
          <w:lang w:bidi="th-TH"/>
        </w:rPr>
        <w:t xml:space="preserve"> </w:t>
      </w:r>
      <w:r w:rsidR="00CB3959">
        <w:rPr>
          <w:rFonts w:cstheme="minorBidi"/>
          <w:szCs w:val="28"/>
          <w:lang w:val="en-US" w:bidi="th-TH"/>
        </w:rPr>
        <w:t>on 17 August 2023</w:t>
      </w:r>
      <w:r w:rsidR="00296801">
        <w:rPr>
          <w:rFonts w:cs="Times New Roman"/>
          <w:szCs w:val="22"/>
          <w:lang w:val="en-US"/>
        </w:rPr>
        <w:t xml:space="preserve">. </w:t>
      </w:r>
      <w:r w:rsidR="00852088">
        <w:rPr>
          <w:rFonts w:cs="Times New Roman"/>
          <w:szCs w:val="22"/>
        </w:rPr>
        <w:t>The Bank</w:t>
      </w:r>
      <w:r w:rsidR="00F35DD8">
        <w:rPr>
          <w:rFonts w:cs="Times New Roman"/>
          <w:szCs w:val="22"/>
        </w:rPr>
        <w:t xml:space="preserve"> was listed on the Stock Exchange of Thailand on 9 February 2024</w:t>
      </w:r>
      <w:r w:rsidR="00B1260D">
        <w:rPr>
          <w:rFonts w:cs="Times New Roman"/>
          <w:szCs w:val="22"/>
        </w:rPr>
        <w:t>.</w:t>
      </w:r>
    </w:p>
    <w:p w14:paraId="4E6965FA" w14:textId="77777777" w:rsidR="00F87C9D" w:rsidRPr="0066334C" w:rsidRDefault="00F87C9D" w:rsidP="00C71039">
      <w:pPr>
        <w:spacing w:line="240" w:lineRule="atLeast"/>
        <w:ind w:left="540" w:right="-28"/>
        <w:jc w:val="thaiDistribute"/>
        <w:rPr>
          <w:rFonts w:cstheme="minorBidi"/>
          <w:sz w:val="20"/>
          <w:szCs w:val="24"/>
          <w:cs/>
          <w:lang w:bidi="th-TH"/>
        </w:rPr>
      </w:pPr>
    </w:p>
    <w:p w14:paraId="46DFA605" w14:textId="267ED9B8" w:rsidR="009A29F5" w:rsidRPr="0012708E" w:rsidRDefault="00B7215A" w:rsidP="005748C7">
      <w:pPr>
        <w:spacing w:line="240" w:lineRule="atLeast"/>
        <w:ind w:left="540" w:right="-28"/>
        <w:jc w:val="thaiDistribute"/>
        <w:rPr>
          <w:rFonts w:cs="Times New Roman"/>
          <w:szCs w:val="22"/>
        </w:rPr>
      </w:pPr>
      <w:r>
        <w:rPr>
          <w:rFonts w:cs="Times New Roman"/>
          <w:szCs w:val="22"/>
        </w:rPr>
        <w:t xml:space="preserve">During the reporting period, the Bank had its registered head office at 123 </w:t>
      </w:r>
      <w:r w:rsidR="00BF180C">
        <w:rPr>
          <w:rFonts w:cs="Times New Roman"/>
          <w:szCs w:val="22"/>
        </w:rPr>
        <w:t>Thai Life Insurance Building, Ratchadaphisek Road, Dindaeng, Bangkok 10400</w:t>
      </w:r>
      <w:r w:rsidR="004B7ACD">
        <w:rPr>
          <w:rFonts w:cs="Times New Roman"/>
          <w:szCs w:val="22"/>
        </w:rPr>
        <w:t xml:space="preserve">, </w:t>
      </w:r>
      <w:r w:rsidR="00F929D1">
        <w:rPr>
          <w:rFonts w:cs="Times New Roman"/>
          <w:szCs w:val="22"/>
        </w:rPr>
        <w:t xml:space="preserve">and subsequently changed the registered address to </w:t>
      </w:r>
      <w:r w:rsidR="005C35A2" w:rsidRPr="00E86089">
        <w:rPr>
          <w:rFonts w:cs="Times New Roman"/>
          <w:szCs w:val="22"/>
        </w:rPr>
        <w:t xml:space="preserve">123 </w:t>
      </w:r>
      <w:r w:rsidR="0095401B" w:rsidRPr="00E86089">
        <w:rPr>
          <w:rFonts w:cs="Times New Roman"/>
          <w:szCs w:val="22"/>
        </w:rPr>
        <w:t>V. One Tower</w:t>
      </w:r>
      <w:r w:rsidR="00A646FB" w:rsidRPr="00E86089">
        <w:rPr>
          <w:rFonts w:cs="Times New Roman"/>
          <w:szCs w:val="22"/>
        </w:rPr>
        <w:t xml:space="preserve">, </w:t>
      </w:r>
      <w:r w:rsidR="0095401B" w:rsidRPr="00E86089">
        <w:rPr>
          <w:rFonts w:cs="Times New Roman"/>
          <w:szCs w:val="22"/>
        </w:rPr>
        <w:t xml:space="preserve">Rama 9 </w:t>
      </w:r>
      <w:r w:rsidR="00A646FB" w:rsidRPr="00E86089">
        <w:rPr>
          <w:rFonts w:cs="Times New Roman"/>
          <w:szCs w:val="22"/>
        </w:rPr>
        <w:t xml:space="preserve">Road, </w:t>
      </w:r>
      <w:r w:rsidR="005E2AF1" w:rsidRPr="00E86089">
        <w:rPr>
          <w:rFonts w:cs="Times New Roman"/>
          <w:szCs w:val="22"/>
        </w:rPr>
        <w:t>Huai K</w:t>
      </w:r>
      <w:r w:rsidR="00E86089" w:rsidRPr="00E86089">
        <w:rPr>
          <w:rFonts w:cs="Times New Roman"/>
          <w:szCs w:val="22"/>
        </w:rPr>
        <w:t>hwang</w:t>
      </w:r>
      <w:r w:rsidR="00A646FB" w:rsidRPr="00E86089">
        <w:rPr>
          <w:rFonts w:cs="Times New Roman"/>
          <w:szCs w:val="22"/>
        </w:rPr>
        <w:t>, Bangkok 10</w:t>
      </w:r>
      <w:r w:rsidR="00E86089" w:rsidRPr="00E86089">
        <w:rPr>
          <w:rFonts w:cs="Times New Roman"/>
          <w:szCs w:val="22"/>
        </w:rPr>
        <w:t>31</w:t>
      </w:r>
      <w:r w:rsidR="00A646FB" w:rsidRPr="00E86089">
        <w:rPr>
          <w:rFonts w:cs="Times New Roman"/>
          <w:szCs w:val="22"/>
        </w:rPr>
        <w:t>0</w:t>
      </w:r>
      <w:r w:rsidR="00E0187A">
        <w:rPr>
          <w:rFonts w:cs="Times New Roman"/>
          <w:szCs w:val="22"/>
        </w:rPr>
        <w:t xml:space="preserve"> </w:t>
      </w:r>
      <w:r w:rsidR="00E0187A" w:rsidRPr="009846C7">
        <w:rPr>
          <w:rFonts w:cs="Times New Roman"/>
          <w:szCs w:val="22"/>
        </w:rPr>
        <w:t xml:space="preserve">on </w:t>
      </w:r>
      <w:r w:rsidR="009846C7" w:rsidRPr="009846C7">
        <w:rPr>
          <w:rFonts w:cs="Times New Roman"/>
          <w:szCs w:val="22"/>
        </w:rPr>
        <w:t>4</w:t>
      </w:r>
      <w:r w:rsidR="00E0187A" w:rsidRPr="009846C7">
        <w:rPr>
          <w:rFonts w:cs="Times New Roman"/>
          <w:szCs w:val="22"/>
        </w:rPr>
        <w:t xml:space="preserve"> August 2025</w:t>
      </w:r>
      <w:r w:rsidR="00A646FB" w:rsidRPr="009846C7">
        <w:rPr>
          <w:rFonts w:cs="Times New Roman"/>
          <w:szCs w:val="22"/>
        </w:rPr>
        <w:t>.</w:t>
      </w:r>
    </w:p>
    <w:p w14:paraId="0CF0E9C2" w14:textId="77777777" w:rsidR="007C733C" w:rsidRPr="0066334C" w:rsidRDefault="007C733C" w:rsidP="005748C7">
      <w:pPr>
        <w:spacing w:line="240" w:lineRule="atLeast"/>
        <w:ind w:left="540" w:right="-28"/>
        <w:jc w:val="thaiDistribute"/>
        <w:rPr>
          <w:rFonts w:cs="Times New Roman"/>
          <w:sz w:val="20"/>
        </w:rPr>
      </w:pPr>
    </w:p>
    <w:p w14:paraId="11446616" w14:textId="305AFEC6" w:rsidR="007C733C" w:rsidRPr="0012708E" w:rsidRDefault="00AD0920" w:rsidP="005748C7">
      <w:pPr>
        <w:spacing w:line="240" w:lineRule="atLeast"/>
        <w:ind w:left="540" w:right="-28"/>
        <w:jc w:val="thaiDistribute"/>
        <w:rPr>
          <w:rFonts w:cs="Times New Roman"/>
          <w:szCs w:val="22"/>
        </w:rPr>
      </w:pPr>
      <w:r w:rsidRPr="0012708E">
        <w:rPr>
          <w:rFonts w:cs="Times New Roman"/>
          <w:szCs w:val="22"/>
        </w:rPr>
        <w:t>T</w:t>
      </w:r>
      <w:r w:rsidR="00D90446" w:rsidRPr="0012708E">
        <w:rPr>
          <w:rFonts w:cs="Times New Roman"/>
          <w:szCs w:val="22"/>
        </w:rPr>
        <w:t>he</w:t>
      </w:r>
      <w:r w:rsidR="0081337E">
        <w:rPr>
          <w:rFonts w:cs="Times New Roman"/>
          <w:szCs w:val="22"/>
        </w:rPr>
        <w:t xml:space="preserve"> immediate and</w:t>
      </w:r>
      <w:r w:rsidR="00D90446" w:rsidRPr="0012708E">
        <w:rPr>
          <w:rFonts w:cs="Times New Roman"/>
          <w:szCs w:val="22"/>
        </w:rPr>
        <w:t xml:space="preserve"> ultimate parent compan</w:t>
      </w:r>
      <w:r w:rsidR="0081337E">
        <w:rPr>
          <w:rFonts w:cs="Times New Roman"/>
          <w:szCs w:val="22"/>
        </w:rPr>
        <w:t>ies of the</w:t>
      </w:r>
      <w:r w:rsidR="00447585">
        <w:rPr>
          <w:rFonts w:cs="Times New Roman"/>
          <w:szCs w:val="22"/>
        </w:rPr>
        <w:t xml:space="preserve"> Bank and its s</w:t>
      </w:r>
      <w:r w:rsidR="00A33B85">
        <w:rPr>
          <w:rFonts w:cs="Times New Roman"/>
          <w:szCs w:val="22"/>
        </w:rPr>
        <w:t>ubsidiary (“the</w:t>
      </w:r>
      <w:r w:rsidR="0081337E">
        <w:rPr>
          <w:rFonts w:cs="Times New Roman"/>
          <w:szCs w:val="22"/>
        </w:rPr>
        <w:t xml:space="preserve"> Group</w:t>
      </w:r>
      <w:r w:rsidR="00A33B85">
        <w:rPr>
          <w:rFonts w:cs="Times New Roman"/>
          <w:szCs w:val="22"/>
        </w:rPr>
        <w:t>”)</w:t>
      </w:r>
      <w:r w:rsidR="00D90446" w:rsidRPr="0012708E">
        <w:rPr>
          <w:rFonts w:cs="Times New Roman"/>
          <w:szCs w:val="22"/>
        </w:rPr>
        <w:t xml:space="preserve"> </w:t>
      </w:r>
      <w:r w:rsidRPr="0012708E">
        <w:rPr>
          <w:rFonts w:cs="Times New Roman"/>
          <w:szCs w:val="22"/>
        </w:rPr>
        <w:t>during the financial</w:t>
      </w:r>
      <w:r w:rsidR="00CC62EB" w:rsidRPr="0012708E">
        <w:rPr>
          <w:rFonts w:cs="Times New Roman"/>
          <w:szCs w:val="22"/>
          <w:vertAlign w:val="subscript"/>
        </w:rPr>
        <w:t xml:space="preserve"> </w:t>
      </w:r>
      <w:r w:rsidR="005A2522">
        <w:rPr>
          <w:rFonts w:cs="Times New Roman"/>
          <w:szCs w:val="28"/>
          <w:lang w:bidi="th-TH"/>
        </w:rPr>
        <w:t>period</w:t>
      </w:r>
      <w:r w:rsidR="006456CE" w:rsidRPr="0012708E">
        <w:rPr>
          <w:rFonts w:cs="Times New Roman"/>
          <w:szCs w:val="28"/>
          <w:lang w:bidi="th-TH"/>
        </w:rPr>
        <w:t xml:space="preserve"> </w:t>
      </w:r>
      <w:r w:rsidR="00D90446" w:rsidRPr="0012708E">
        <w:rPr>
          <w:rFonts w:cs="Times New Roman"/>
          <w:szCs w:val="22"/>
        </w:rPr>
        <w:t>were</w:t>
      </w:r>
      <w:r w:rsidR="00192D02">
        <w:rPr>
          <w:rFonts w:cs="Times New Roman"/>
          <w:szCs w:val="22"/>
        </w:rPr>
        <w:t xml:space="preserve"> </w:t>
      </w:r>
      <w:r w:rsidR="00192D02" w:rsidRPr="0012708E">
        <w:rPr>
          <w:rFonts w:cs="Times New Roman"/>
          <w:szCs w:val="22"/>
        </w:rPr>
        <w:t>VNB Holding Company Limited</w:t>
      </w:r>
      <w:r w:rsidR="00D90446" w:rsidRPr="0012708E">
        <w:rPr>
          <w:rFonts w:cs="Times New Roman"/>
          <w:szCs w:val="22"/>
        </w:rPr>
        <w:t xml:space="preserve"> and </w:t>
      </w:r>
      <w:r w:rsidR="00192D02" w:rsidRPr="0012708E">
        <w:rPr>
          <w:rFonts w:cs="Times New Roman"/>
          <w:szCs w:val="22"/>
        </w:rPr>
        <w:t>V.C. Property Co., Ltd</w:t>
      </w:r>
      <w:r w:rsidR="00DC626F">
        <w:rPr>
          <w:rFonts w:cs="Times New Roman"/>
          <w:szCs w:val="22"/>
        </w:rPr>
        <w:t>.</w:t>
      </w:r>
      <w:r w:rsidR="00D90446" w:rsidRPr="0012708E">
        <w:rPr>
          <w:rFonts w:cs="Times New Roman"/>
          <w:szCs w:val="22"/>
        </w:rPr>
        <w:t xml:space="preserve"> </w:t>
      </w:r>
      <w:r w:rsidR="00DC626F">
        <w:rPr>
          <w:rFonts w:cs="Times New Roman"/>
          <w:szCs w:val="22"/>
        </w:rPr>
        <w:t>Both</w:t>
      </w:r>
      <w:r w:rsidR="00DC626F" w:rsidRPr="0012708E">
        <w:rPr>
          <w:rFonts w:cs="Times New Roman"/>
          <w:szCs w:val="22"/>
        </w:rPr>
        <w:t xml:space="preserve"> </w:t>
      </w:r>
      <w:r w:rsidR="00D90446" w:rsidRPr="0012708E">
        <w:rPr>
          <w:rFonts w:cs="Times New Roman"/>
          <w:szCs w:val="22"/>
        </w:rPr>
        <w:t>were incorporated in Thailand</w:t>
      </w:r>
      <w:r w:rsidR="007C733C" w:rsidRPr="0012708E">
        <w:rPr>
          <w:rFonts w:cs="Times New Roman"/>
          <w:szCs w:val="22"/>
        </w:rPr>
        <w:t>.</w:t>
      </w:r>
    </w:p>
    <w:p w14:paraId="080D0CB9" w14:textId="77777777" w:rsidR="00285BB0" w:rsidRPr="0066334C" w:rsidRDefault="00285BB0" w:rsidP="004D6469">
      <w:pPr>
        <w:spacing w:line="220" w:lineRule="exact"/>
        <w:ind w:left="547"/>
        <w:jc w:val="both"/>
        <w:rPr>
          <w:rFonts w:cs="Times New Roman"/>
          <w:sz w:val="20"/>
        </w:rPr>
      </w:pPr>
    </w:p>
    <w:p w14:paraId="77ADC78E" w14:textId="2B9ADE4A" w:rsidR="008913F8" w:rsidRPr="0012708E" w:rsidRDefault="002212A6" w:rsidP="005748C7">
      <w:pPr>
        <w:spacing w:line="240" w:lineRule="atLeast"/>
        <w:ind w:left="540" w:right="-28"/>
        <w:jc w:val="thaiDistribute"/>
        <w:rPr>
          <w:rFonts w:cs="Times New Roman"/>
          <w:color w:val="FF0000"/>
          <w:szCs w:val="28"/>
          <w:lang w:bidi="th-TH"/>
        </w:rPr>
      </w:pPr>
      <w:r w:rsidRPr="0012708E">
        <w:rPr>
          <w:rFonts w:cs="Times New Roman"/>
          <w:szCs w:val="22"/>
        </w:rPr>
        <w:t xml:space="preserve">The </w:t>
      </w:r>
      <w:r w:rsidR="00A963A6" w:rsidRPr="0012708E">
        <w:rPr>
          <w:rFonts w:cs="Times New Roman"/>
          <w:szCs w:val="22"/>
        </w:rPr>
        <w:t xml:space="preserve">principal </w:t>
      </w:r>
      <w:r w:rsidR="005C35A2" w:rsidRPr="0012708E">
        <w:rPr>
          <w:rFonts w:cs="Times New Roman"/>
          <w:szCs w:val="22"/>
        </w:rPr>
        <w:t xml:space="preserve">business </w:t>
      </w:r>
      <w:r w:rsidR="00A963A6" w:rsidRPr="0012708E">
        <w:rPr>
          <w:rFonts w:cs="Times New Roman"/>
          <w:szCs w:val="22"/>
        </w:rPr>
        <w:t xml:space="preserve">of the </w:t>
      </w:r>
      <w:r w:rsidRPr="0012708E">
        <w:rPr>
          <w:rFonts w:cs="Times New Roman"/>
          <w:szCs w:val="22"/>
        </w:rPr>
        <w:t xml:space="preserve">Bank </w:t>
      </w:r>
      <w:r w:rsidR="002721E0" w:rsidRPr="0012708E">
        <w:rPr>
          <w:rFonts w:cs="Times New Roman"/>
          <w:szCs w:val="22"/>
        </w:rPr>
        <w:t>is</w:t>
      </w:r>
      <w:r w:rsidR="00B8603B" w:rsidRPr="0012708E">
        <w:rPr>
          <w:rFonts w:cs="Times New Roman"/>
          <w:szCs w:val="22"/>
        </w:rPr>
        <w:t xml:space="preserve"> financial services under the scope of </w:t>
      </w:r>
      <w:r w:rsidR="009C291F">
        <w:rPr>
          <w:rFonts w:cs="Times New Roman"/>
          <w:szCs w:val="22"/>
        </w:rPr>
        <w:t>commercial</w:t>
      </w:r>
      <w:r w:rsidR="00B8603B" w:rsidRPr="0012708E">
        <w:rPr>
          <w:rFonts w:cs="Times New Roman"/>
          <w:szCs w:val="22"/>
        </w:rPr>
        <w:t xml:space="preserve"> banking </w:t>
      </w:r>
      <w:r w:rsidR="00C20DA7" w:rsidRPr="0012708E">
        <w:rPr>
          <w:rFonts w:cs="Times New Roman"/>
          <w:szCs w:val="22"/>
        </w:rPr>
        <w:t>license</w:t>
      </w:r>
      <w:r w:rsidR="00B8603B" w:rsidRPr="0012708E">
        <w:rPr>
          <w:rFonts w:cs="Times New Roman"/>
          <w:szCs w:val="22"/>
        </w:rPr>
        <w:t>.</w:t>
      </w:r>
      <w:r w:rsidR="005C35A2" w:rsidRPr="0012708E">
        <w:rPr>
          <w:rFonts w:cs="Times New Roman"/>
          <w:szCs w:val="22"/>
        </w:rPr>
        <w:t xml:space="preserve"> Details of the Bank’s subsidiary are given in note </w:t>
      </w:r>
      <w:r w:rsidR="00402B1A" w:rsidRPr="0012708E">
        <w:rPr>
          <w:rFonts w:cs="Times New Roman"/>
          <w:szCs w:val="22"/>
        </w:rPr>
        <w:t>1</w:t>
      </w:r>
      <w:r w:rsidR="006C45B3">
        <w:rPr>
          <w:rFonts w:cs="Times New Roman"/>
          <w:szCs w:val="22"/>
        </w:rPr>
        <w:t>1</w:t>
      </w:r>
      <w:r w:rsidR="005C35A2" w:rsidRPr="0012708E">
        <w:rPr>
          <w:rFonts w:cs="Times New Roman"/>
          <w:szCs w:val="22"/>
        </w:rPr>
        <w:t>.</w:t>
      </w:r>
    </w:p>
    <w:p w14:paraId="60CD952F" w14:textId="77777777" w:rsidR="0061423C" w:rsidRPr="0066334C" w:rsidRDefault="0061423C" w:rsidP="005748C7">
      <w:pPr>
        <w:spacing w:line="240" w:lineRule="atLeast"/>
        <w:ind w:left="540" w:right="-28"/>
        <w:jc w:val="thaiDistribute"/>
        <w:rPr>
          <w:rFonts w:cs="Times New Roman"/>
          <w:sz w:val="20"/>
          <w:szCs w:val="24"/>
          <w:lang w:bidi="th-TH"/>
        </w:rPr>
      </w:pPr>
    </w:p>
    <w:p w14:paraId="49E11CFE" w14:textId="000ADEB9" w:rsidR="0061423C" w:rsidRPr="0012708E" w:rsidRDefault="0061423C" w:rsidP="0061423C">
      <w:pPr>
        <w:pStyle w:val="Heading1"/>
        <w:numPr>
          <w:ilvl w:val="0"/>
          <w:numId w:val="19"/>
        </w:numPr>
        <w:tabs>
          <w:tab w:val="clear" w:pos="520"/>
          <w:tab w:val="num" w:pos="540"/>
        </w:tabs>
        <w:spacing w:before="0" w:after="0" w:line="240" w:lineRule="atLeast"/>
        <w:ind w:left="540" w:hanging="540"/>
        <w:rPr>
          <w:rFonts w:cs="Times New Roman"/>
          <w:i w:val="0"/>
          <w:iCs/>
          <w:szCs w:val="24"/>
        </w:rPr>
      </w:pPr>
      <w:r w:rsidRPr="0012708E">
        <w:rPr>
          <w:rFonts w:cs="Times New Roman"/>
          <w:i w:val="0"/>
          <w:iCs/>
          <w:szCs w:val="24"/>
        </w:rPr>
        <w:t>Basis of preparation of the</w:t>
      </w:r>
      <w:r w:rsidR="005A2522">
        <w:rPr>
          <w:rFonts w:cs="Times New Roman"/>
          <w:i w:val="0"/>
          <w:iCs/>
          <w:szCs w:val="24"/>
        </w:rPr>
        <w:t xml:space="preserve"> interim</w:t>
      </w:r>
      <w:r w:rsidR="00506E6D" w:rsidRPr="0012708E">
        <w:rPr>
          <w:rFonts w:cs="Times New Roman"/>
          <w:i w:val="0"/>
          <w:iCs/>
          <w:szCs w:val="24"/>
        </w:rPr>
        <w:t xml:space="preserve"> </w:t>
      </w:r>
      <w:r w:rsidRPr="0012708E">
        <w:rPr>
          <w:rFonts w:cs="Times New Roman"/>
          <w:i w:val="0"/>
          <w:iCs/>
          <w:szCs w:val="24"/>
        </w:rPr>
        <w:t>financial statements</w:t>
      </w:r>
    </w:p>
    <w:p w14:paraId="63DFA79F" w14:textId="77777777" w:rsidR="0061423C" w:rsidRPr="0012708E" w:rsidRDefault="0061423C" w:rsidP="00B307D0">
      <w:pPr>
        <w:pStyle w:val="block"/>
        <w:spacing w:after="0" w:line="220" w:lineRule="exact"/>
        <w:ind w:left="0"/>
        <w:jc w:val="both"/>
        <w:rPr>
          <w:rFonts w:cs="Times New Roman"/>
          <w:b/>
          <w:bCs/>
          <w:i/>
          <w:iCs/>
          <w:szCs w:val="22"/>
          <w:lang w:val="en-GB"/>
        </w:rPr>
      </w:pPr>
    </w:p>
    <w:p w14:paraId="61560162" w14:textId="7EF33426" w:rsidR="005A2522" w:rsidRPr="005A2522" w:rsidRDefault="005A2522" w:rsidP="005A2522">
      <w:pPr>
        <w:pStyle w:val="AccPolicyalternative"/>
      </w:pPr>
      <w:r w:rsidRPr="005A2522">
        <w:t xml:space="preserve">The interim financial statements are prepared in accordance with Thai </w:t>
      </w:r>
      <w:r w:rsidRPr="005A2522">
        <w:rPr>
          <w:lang w:val="en-US"/>
        </w:rPr>
        <w:t>Accounting</w:t>
      </w:r>
      <w:r w:rsidRPr="005A2522">
        <w:t xml:space="preserve"> Standard (</w:t>
      </w:r>
      <w:r w:rsidRPr="005A2522">
        <w:rPr>
          <w:lang w:val="en-US"/>
        </w:rPr>
        <w:t>TAS</w:t>
      </w:r>
      <w:r w:rsidRPr="005A2522">
        <w:t>)</w:t>
      </w:r>
      <w:r w:rsidRPr="005A2522">
        <w:rPr>
          <w:lang w:val="en-US"/>
        </w:rPr>
        <w:t xml:space="preserve"> </w:t>
      </w:r>
      <w:r w:rsidRPr="005A2522">
        <w:rPr>
          <w:lang w:val="en-US"/>
        </w:rPr>
        <w:br/>
        <w:t xml:space="preserve">No. 34 </w:t>
      </w:r>
      <w:r w:rsidRPr="005A2522">
        <w:rPr>
          <w:i/>
          <w:iCs/>
          <w:lang w:val="en-US"/>
        </w:rPr>
        <w:t>Interim Financial Reporting</w:t>
      </w:r>
      <w:r w:rsidRPr="005A2522">
        <w:rPr>
          <w:lang w:val="en-US"/>
        </w:rPr>
        <w:t xml:space="preserve"> on a complete basis</w:t>
      </w:r>
      <w:r w:rsidRPr="005A2522">
        <w:t xml:space="preserve">, guidelines promulgated by the Federation of Accounting Professions, applicable rules and regulations of the Bank of Thailand (“BoT”) and applicable rules and regulations of the Thai Securities and Exchange Commission; and presented as prescribed by the BoT notification number Sor Nor Sor 21/2561, directive dated 31 October 2018, regarding </w:t>
      </w:r>
      <w:r w:rsidRPr="005A2522">
        <w:rPr>
          <w:i/>
          <w:iCs/>
        </w:rPr>
        <w:t xml:space="preserve">“The preparation and announcement of the financial statements of a commercial bank and a holding companies which is the </w:t>
      </w:r>
      <w:r w:rsidRPr="005A2522">
        <w:rPr>
          <w:i/>
          <w:iCs/>
          <w:lang w:val="en-US"/>
        </w:rPr>
        <w:t>parent</w:t>
      </w:r>
      <w:r w:rsidRPr="005A2522">
        <w:rPr>
          <w:i/>
          <w:iCs/>
        </w:rPr>
        <w:t xml:space="preserve"> company of a financial group”</w:t>
      </w:r>
      <w:r w:rsidRPr="005A2522">
        <w:t>.</w:t>
      </w:r>
      <w:r w:rsidR="000500A7" w:rsidRPr="00A966EE">
        <w:t xml:space="preserve"> </w:t>
      </w:r>
      <w:r w:rsidRPr="005A2522">
        <w:t>The interim financial statements are presented in Thai Baht, which is the Group’s functional currency. The accounting policies set out in note 3 have been applied consistently to all periods presented in these financial statements.</w:t>
      </w:r>
    </w:p>
    <w:p w14:paraId="18B70709" w14:textId="77777777" w:rsidR="00AA6DBB" w:rsidRPr="0066334C" w:rsidRDefault="00AA6DBB" w:rsidP="0093239C">
      <w:pPr>
        <w:ind w:left="540"/>
        <w:jc w:val="thaiDistribute"/>
        <w:rPr>
          <w:rFonts w:cs="Times New Roman"/>
          <w:sz w:val="20"/>
          <w:lang w:val="en-US" w:bidi="th-TH"/>
        </w:rPr>
      </w:pPr>
    </w:p>
    <w:p w14:paraId="505173F5" w14:textId="5829B199" w:rsidR="00AA6DBB" w:rsidRPr="0093239C" w:rsidRDefault="008674A5" w:rsidP="0093239C">
      <w:pPr>
        <w:ind w:left="540"/>
        <w:jc w:val="thaiDistribute"/>
        <w:rPr>
          <w:rFonts w:cs="Times New Roman"/>
          <w:szCs w:val="22"/>
          <w:lang w:val="en-US" w:bidi="th-TH"/>
        </w:rPr>
      </w:pPr>
      <w:r>
        <w:rPr>
          <w:szCs w:val="28"/>
          <w:lang w:val="en-US" w:bidi="th-TH"/>
        </w:rPr>
        <w:t>T</w:t>
      </w:r>
      <w:r w:rsidR="004552F4">
        <w:rPr>
          <w:rFonts w:cs="Times New Roman"/>
          <w:szCs w:val="22"/>
          <w:lang w:val="en-US" w:bidi="th-TH"/>
        </w:rPr>
        <w:t xml:space="preserve">he </w:t>
      </w:r>
      <w:r w:rsidR="00D63C35">
        <w:rPr>
          <w:rFonts w:cs="Times New Roman"/>
          <w:szCs w:val="22"/>
          <w:lang w:val="en-US" w:bidi="th-TH"/>
        </w:rPr>
        <w:t xml:space="preserve">Group </w:t>
      </w:r>
      <w:r w:rsidR="004552F4">
        <w:rPr>
          <w:rFonts w:cs="Times New Roman"/>
          <w:szCs w:val="22"/>
          <w:lang w:val="en-US" w:bidi="th-TH"/>
        </w:rPr>
        <w:t>has not early adopted</w:t>
      </w:r>
      <w:r w:rsidR="00AA6DBB" w:rsidRPr="0093239C">
        <w:rPr>
          <w:rFonts w:cs="Times New Roman"/>
          <w:szCs w:val="22"/>
          <w:lang w:val="en-US" w:bidi="th-TH"/>
        </w:rPr>
        <w:t xml:space="preserve"> a number of new and revised TFRSs</w:t>
      </w:r>
      <w:r w:rsidR="00656E38">
        <w:rPr>
          <w:rFonts w:cs="Times New Roman"/>
          <w:szCs w:val="22"/>
          <w:lang w:val="en-US" w:bidi="th-TH"/>
        </w:rPr>
        <w:t>,</w:t>
      </w:r>
      <w:r w:rsidR="00AA6DBB" w:rsidRPr="0093239C">
        <w:rPr>
          <w:rFonts w:cs="Times New Roman"/>
          <w:szCs w:val="22"/>
          <w:lang w:val="en-US" w:bidi="th-TH"/>
        </w:rPr>
        <w:t xml:space="preserve"> </w:t>
      </w:r>
      <w:r w:rsidR="00FF0584">
        <w:rPr>
          <w:rFonts w:cs="Times New Roman"/>
          <w:szCs w:val="22"/>
          <w:lang w:val="en-US" w:bidi="th-TH"/>
        </w:rPr>
        <w:t>which</w:t>
      </w:r>
      <w:r w:rsidR="00AA6DBB" w:rsidRPr="0093239C">
        <w:rPr>
          <w:rFonts w:cs="Times New Roman"/>
          <w:szCs w:val="22"/>
          <w:lang w:val="en-US" w:bidi="th-TH"/>
        </w:rPr>
        <w:t xml:space="preserve"> are not yet effective for </w:t>
      </w:r>
      <w:r w:rsidR="00FF0584">
        <w:rPr>
          <w:rFonts w:cs="Times New Roman"/>
          <w:szCs w:val="22"/>
          <w:lang w:val="en-US" w:bidi="th-TH"/>
        </w:rPr>
        <w:t xml:space="preserve">the </w:t>
      </w:r>
      <w:r w:rsidR="00AA6DBB" w:rsidRPr="0093239C">
        <w:rPr>
          <w:rFonts w:cs="Times New Roman"/>
          <w:szCs w:val="22"/>
          <w:lang w:val="en-US" w:bidi="th-TH"/>
        </w:rPr>
        <w:t>current period in preparing these</w:t>
      </w:r>
      <w:r>
        <w:rPr>
          <w:rFonts w:cs="Times New Roman"/>
          <w:szCs w:val="22"/>
          <w:lang w:val="en-US" w:bidi="th-TH"/>
        </w:rPr>
        <w:t xml:space="preserve"> interim</w:t>
      </w:r>
      <w:r w:rsidR="00AA6DBB" w:rsidRPr="0093239C">
        <w:rPr>
          <w:rFonts w:cs="Times New Roman"/>
          <w:szCs w:val="22"/>
          <w:lang w:val="en-US" w:bidi="th-TH"/>
        </w:rPr>
        <w:t xml:space="preserve"> financial statements. </w:t>
      </w:r>
    </w:p>
    <w:p w14:paraId="5F5977DE" w14:textId="77777777" w:rsidR="0061423C" w:rsidRPr="0066334C" w:rsidRDefault="0061423C" w:rsidP="00AA6DBB">
      <w:pPr>
        <w:pStyle w:val="BodyText"/>
        <w:spacing w:after="0" w:line="240" w:lineRule="atLeast"/>
        <w:ind w:left="540"/>
        <w:jc w:val="both"/>
        <w:rPr>
          <w:rFonts w:cs="Times New Roman"/>
          <w:sz w:val="20"/>
          <w:szCs w:val="18"/>
          <w:lang w:val="en-US"/>
        </w:rPr>
      </w:pPr>
    </w:p>
    <w:p w14:paraId="065867CD" w14:textId="08294E45" w:rsidR="00B213E3" w:rsidRDefault="0061423C" w:rsidP="0061423C">
      <w:pPr>
        <w:pStyle w:val="BodyText"/>
        <w:spacing w:after="0" w:line="240" w:lineRule="atLeast"/>
        <w:ind w:left="540"/>
        <w:jc w:val="both"/>
        <w:rPr>
          <w:rFonts w:cs="Times New Roman"/>
          <w:lang w:val="en-GB"/>
        </w:rPr>
      </w:pPr>
      <w:r w:rsidRPr="0012708E">
        <w:rPr>
          <w:rFonts w:cs="Times New Roman"/>
          <w:lang w:val="en-GB"/>
        </w:rPr>
        <w:t>The preparation of</w:t>
      </w:r>
      <w:r w:rsidR="00506E6D" w:rsidRPr="0012708E">
        <w:rPr>
          <w:rFonts w:cs="Times New Roman"/>
          <w:bCs/>
          <w:color w:val="000000"/>
          <w:szCs w:val="22"/>
          <w:lang w:val="en-GB"/>
        </w:rPr>
        <w:t xml:space="preserve"> </w:t>
      </w:r>
      <w:r w:rsidR="008674A5">
        <w:rPr>
          <w:rFonts w:cs="Times New Roman"/>
          <w:bCs/>
          <w:color w:val="000000"/>
          <w:szCs w:val="22"/>
          <w:lang w:val="en-GB"/>
        </w:rPr>
        <w:t xml:space="preserve">interim </w:t>
      </w:r>
      <w:r w:rsidRPr="0012708E">
        <w:rPr>
          <w:rFonts w:cs="Times New Roman"/>
          <w:szCs w:val="22"/>
          <w:lang w:val="en-GB" w:bidi="th-TH"/>
        </w:rPr>
        <w:t>financial</w:t>
      </w:r>
      <w:r w:rsidRPr="0012708E">
        <w:rPr>
          <w:rFonts w:cs="Times New Roman"/>
          <w:lang w:val="en-GB"/>
        </w:rPr>
        <w:t xml:space="preserve"> statements in conformity with TFRS</w:t>
      </w:r>
      <w:r w:rsidR="00A8654E">
        <w:rPr>
          <w:rFonts w:cs="Times New Roman"/>
          <w:lang w:val="en-GB"/>
        </w:rPr>
        <w:t>s</w:t>
      </w:r>
      <w:r w:rsidRPr="0012708E">
        <w:rPr>
          <w:rFonts w:cs="Times New Roman"/>
          <w:lang w:val="en-GB"/>
        </w:rPr>
        <w:t xml:space="preserve"> requires management to make</w:t>
      </w:r>
      <w:r w:rsidR="00877F9A">
        <w:rPr>
          <w:rFonts w:cs="Times New Roman"/>
          <w:lang w:val="en-GB"/>
        </w:rPr>
        <w:t xml:space="preserve"> </w:t>
      </w:r>
      <w:r w:rsidRPr="0012708E">
        <w:rPr>
          <w:rFonts w:cs="Times New Roman"/>
          <w:lang w:val="en-GB"/>
        </w:rPr>
        <w:t>judgments, estimates and assumptions that affect the application of the Group’s accounting policies. Actual results may differ from these estimates. Estimates and underlying assumptions</w:t>
      </w:r>
      <w:r w:rsidR="00C204CF">
        <w:rPr>
          <w:rFonts w:cs="Times New Roman"/>
          <w:lang w:val="en-GB"/>
        </w:rPr>
        <w:t xml:space="preserve"> </w:t>
      </w:r>
      <w:r w:rsidR="00C353B7" w:rsidRPr="00C353B7">
        <w:rPr>
          <w:rFonts w:cs="Times New Roman"/>
          <w:lang w:val="en-GB"/>
        </w:rPr>
        <w:t>that are described in each note</w:t>
      </w:r>
      <w:r w:rsidRPr="0012708E">
        <w:rPr>
          <w:rFonts w:cs="Times New Roman"/>
          <w:lang w:val="en-GB"/>
        </w:rPr>
        <w:t xml:space="preserve"> are reviewed on an ongoing basis. Revisions to accounting estimates are recognised prospectively.</w:t>
      </w:r>
    </w:p>
    <w:p w14:paraId="108BBA50" w14:textId="77777777" w:rsidR="00B213E3" w:rsidRDefault="00B213E3">
      <w:pPr>
        <w:rPr>
          <w:rFonts w:cs="Times New Roman"/>
        </w:rPr>
      </w:pPr>
      <w:r>
        <w:rPr>
          <w:rFonts w:cs="Times New Roman"/>
        </w:rPr>
        <w:br w:type="page"/>
      </w:r>
    </w:p>
    <w:p w14:paraId="2170D17E" w14:textId="6EC7EE11" w:rsidR="0061423C" w:rsidRPr="0012708E" w:rsidRDefault="00657057" w:rsidP="0061423C">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61423C" w:rsidRPr="0012708E">
        <w:rPr>
          <w:rFonts w:cs="Times New Roman"/>
          <w:i w:val="0"/>
          <w:iCs/>
          <w:szCs w:val="24"/>
        </w:rPr>
        <w:tab/>
      </w:r>
      <w:r w:rsidR="003F626F">
        <w:rPr>
          <w:rFonts w:cs="Times New Roman"/>
          <w:i w:val="0"/>
          <w:iCs/>
          <w:szCs w:val="24"/>
        </w:rPr>
        <w:t>Material</w:t>
      </w:r>
      <w:r w:rsidR="0061423C" w:rsidRPr="0012708E">
        <w:rPr>
          <w:rFonts w:cs="Times New Roman"/>
          <w:i w:val="0"/>
          <w:iCs/>
          <w:szCs w:val="24"/>
        </w:rPr>
        <w:t xml:space="preserve"> accounting policies </w:t>
      </w:r>
    </w:p>
    <w:p w14:paraId="4802B1AA" w14:textId="77777777" w:rsidR="0061423C" w:rsidRPr="0012708E" w:rsidRDefault="0061423C" w:rsidP="005A2522">
      <w:pPr>
        <w:pStyle w:val="AccPolicyalternative"/>
      </w:pPr>
    </w:p>
    <w:p w14:paraId="2A669955" w14:textId="6A5F5F1D"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Basis of consolidation</w:t>
      </w:r>
    </w:p>
    <w:p w14:paraId="3D150BCD" w14:textId="77777777" w:rsidR="0061423C" w:rsidRPr="0012708E" w:rsidRDefault="0061423C" w:rsidP="003F7378">
      <w:pPr>
        <w:pStyle w:val="BodyText"/>
        <w:spacing w:after="0" w:line="200" w:lineRule="exact"/>
        <w:ind w:left="547"/>
        <w:jc w:val="both"/>
        <w:rPr>
          <w:rFonts w:cs="Times New Roman"/>
          <w:szCs w:val="22"/>
          <w:lang w:val="en-GB"/>
        </w:rPr>
      </w:pPr>
    </w:p>
    <w:p w14:paraId="3392D49D" w14:textId="5F504DB0" w:rsidR="00B21C2E" w:rsidRDefault="003B5D9E" w:rsidP="003F7378">
      <w:pPr>
        <w:pStyle w:val="BodyText"/>
        <w:spacing w:after="0" w:line="240" w:lineRule="atLeast"/>
        <w:ind w:left="540"/>
        <w:jc w:val="both"/>
        <w:rPr>
          <w:rFonts w:cs="Times New Roman"/>
          <w:i/>
          <w:iCs/>
          <w:szCs w:val="22"/>
          <w:lang w:val="en-GB"/>
        </w:rPr>
      </w:pPr>
      <w:r>
        <w:rPr>
          <w:rFonts w:cs="Times New Roman"/>
          <w:szCs w:val="22"/>
          <w:lang w:val="en-GB"/>
        </w:rPr>
        <w:t>The financial statements of subsidiary are included in the consolidated financial statements from the date on which control commences until the date on which control ceases.</w:t>
      </w:r>
    </w:p>
    <w:p w14:paraId="7BC6959F" w14:textId="0C66F3EB" w:rsidR="00B36A0C" w:rsidRPr="00BF6C05" w:rsidRDefault="00B36A0C" w:rsidP="0061423C">
      <w:pPr>
        <w:pStyle w:val="BodyText"/>
        <w:spacing w:after="0" w:line="240" w:lineRule="atLeast"/>
        <w:ind w:left="540"/>
        <w:jc w:val="both"/>
        <w:rPr>
          <w:rFonts w:cs="Times New Roman"/>
          <w:sz w:val="20"/>
          <w:lang w:val="en-GB"/>
        </w:rPr>
      </w:pPr>
    </w:p>
    <w:p w14:paraId="3F40037A" w14:textId="7851E16F" w:rsidR="00B36A0C" w:rsidRPr="0012708E" w:rsidRDefault="00B36A0C" w:rsidP="00B36A0C">
      <w:pPr>
        <w:pStyle w:val="Heading2"/>
        <w:numPr>
          <w:ilvl w:val="0"/>
          <w:numId w:val="31"/>
        </w:numPr>
        <w:tabs>
          <w:tab w:val="num" w:pos="1209"/>
        </w:tabs>
        <w:spacing w:before="0" w:after="0" w:line="240" w:lineRule="atLeast"/>
        <w:ind w:left="540" w:hanging="540"/>
        <w:rPr>
          <w:rFonts w:cs="Times New Roman"/>
          <w:sz w:val="22"/>
          <w:szCs w:val="22"/>
        </w:rPr>
      </w:pPr>
      <w:r w:rsidRPr="0012708E">
        <w:rPr>
          <w:rFonts w:cs="Times New Roman"/>
          <w:sz w:val="22"/>
          <w:szCs w:val="22"/>
        </w:rPr>
        <w:t>Investments</w:t>
      </w:r>
      <w:r w:rsidR="00CB6951" w:rsidRPr="0012708E">
        <w:rPr>
          <w:rFonts w:cs="Times New Roman"/>
          <w:sz w:val="22"/>
          <w:szCs w:val="22"/>
        </w:rPr>
        <w:t xml:space="preserve"> in</w:t>
      </w:r>
      <w:r w:rsidRPr="0012708E">
        <w:rPr>
          <w:rFonts w:cs="Times New Roman"/>
          <w:sz w:val="22"/>
          <w:szCs w:val="22"/>
        </w:rPr>
        <w:t xml:space="preserve"> subsidiary</w:t>
      </w:r>
    </w:p>
    <w:p w14:paraId="64A83B49" w14:textId="2E96B724" w:rsidR="00B36A0C" w:rsidRPr="00BF6C05" w:rsidRDefault="00B36A0C" w:rsidP="0061423C">
      <w:pPr>
        <w:pStyle w:val="BodyText"/>
        <w:spacing w:after="0" w:line="240" w:lineRule="atLeast"/>
        <w:ind w:left="540"/>
        <w:jc w:val="both"/>
        <w:rPr>
          <w:rFonts w:cs="Times New Roman"/>
          <w:sz w:val="20"/>
          <w:lang w:val="en-GB"/>
        </w:rPr>
      </w:pPr>
    </w:p>
    <w:p w14:paraId="66FC9CD8" w14:textId="0BB5BC0E" w:rsidR="00B36A0C" w:rsidRPr="0012708E" w:rsidRDefault="00B36A0C" w:rsidP="0061423C">
      <w:pPr>
        <w:pStyle w:val="BodyText"/>
        <w:spacing w:after="0" w:line="240" w:lineRule="atLeast"/>
        <w:ind w:left="540"/>
        <w:jc w:val="both"/>
        <w:rPr>
          <w:rFonts w:cs="Times New Roman"/>
          <w:szCs w:val="22"/>
          <w:lang w:val="en-GB"/>
        </w:rPr>
      </w:pPr>
      <w:r w:rsidRPr="0012708E">
        <w:rPr>
          <w:rFonts w:cs="Times New Roman"/>
          <w:szCs w:val="22"/>
          <w:lang w:val="en-GB"/>
        </w:rPr>
        <w:t>Investments in subsidiary in the separate financial statements are measured at cost less allowance for impairment losses. Dividend income is recognised in profit or loss on the date on which the Bank’s right to receive payment is established.</w:t>
      </w:r>
    </w:p>
    <w:p w14:paraId="5B131DED" w14:textId="77777777" w:rsidR="0061423C" w:rsidRPr="00BF6C05" w:rsidRDefault="0061423C" w:rsidP="0061423C">
      <w:pPr>
        <w:pStyle w:val="BodyText"/>
        <w:spacing w:after="0" w:line="240" w:lineRule="atLeast"/>
        <w:ind w:left="540"/>
        <w:jc w:val="both"/>
        <w:rPr>
          <w:rFonts w:cs="Times New Roman"/>
          <w:sz w:val="20"/>
          <w:lang w:val="en-GB"/>
        </w:rPr>
      </w:pPr>
    </w:p>
    <w:p w14:paraId="076FF9BF" w14:textId="10FA0C63"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Foreign currencies</w:t>
      </w:r>
    </w:p>
    <w:p w14:paraId="3B6AE12F" w14:textId="77777777" w:rsidR="0061423C" w:rsidRPr="00BF6C05" w:rsidRDefault="0061423C" w:rsidP="00753779">
      <w:pPr>
        <w:pStyle w:val="BodyText"/>
        <w:spacing w:after="0" w:line="240" w:lineRule="atLeast"/>
        <w:ind w:left="540"/>
        <w:jc w:val="both"/>
        <w:rPr>
          <w:rFonts w:cs="Times New Roman"/>
          <w:sz w:val="20"/>
          <w:lang w:val="en-GB" w:bidi="th-TH"/>
        </w:rPr>
      </w:pPr>
    </w:p>
    <w:p w14:paraId="396BFC74" w14:textId="7BDEE051" w:rsidR="0061423C" w:rsidRPr="0012708E" w:rsidRDefault="0061423C">
      <w:pPr>
        <w:pStyle w:val="BodyText"/>
        <w:spacing w:after="0" w:line="240" w:lineRule="atLeast"/>
        <w:ind w:left="540"/>
        <w:jc w:val="both"/>
        <w:rPr>
          <w:rFonts w:cs="Times New Roman"/>
          <w:szCs w:val="22"/>
          <w:lang w:val="en-GB"/>
        </w:rPr>
      </w:pPr>
      <w:r w:rsidRPr="0012708E">
        <w:rPr>
          <w:rFonts w:cs="Times New Roman"/>
          <w:szCs w:val="22"/>
          <w:lang w:val="en-GB"/>
        </w:rPr>
        <w:t>Transactions in foreign currencies</w:t>
      </w:r>
      <w:r w:rsidR="00CB6951" w:rsidRPr="0012708E">
        <w:rPr>
          <w:rFonts w:cs="Times New Roman"/>
        </w:rPr>
        <w:t xml:space="preserve"> </w:t>
      </w:r>
      <w:r w:rsidR="00CB6951" w:rsidRPr="0012708E">
        <w:rPr>
          <w:rFonts w:cs="Times New Roman"/>
          <w:szCs w:val="22"/>
          <w:lang w:val="en-GB"/>
        </w:rPr>
        <w:t>including non-monetary assets and liabilities denominated in foreign currencies</w:t>
      </w:r>
      <w:r w:rsidRPr="0012708E">
        <w:rPr>
          <w:rFonts w:cs="Times New Roman"/>
          <w:szCs w:val="22"/>
          <w:lang w:val="en-GB"/>
        </w:rPr>
        <w:t xml:space="preserve"> are translated to the respective functional currencies of</w:t>
      </w:r>
      <w:r w:rsidR="00BE0C0D" w:rsidRPr="0012708E">
        <w:rPr>
          <w:rFonts w:cs="Times New Roman"/>
          <w:szCs w:val="22"/>
          <w:lang w:val="en-GB"/>
        </w:rPr>
        <w:t xml:space="preserve"> </w:t>
      </w:r>
      <w:r w:rsidR="00CB6951" w:rsidRPr="0012708E">
        <w:rPr>
          <w:rFonts w:cs="Times New Roman"/>
          <w:szCs w:val="22"/>
          <w:lang w:val="en-GB"/>
        </w:rPr>
        <w:t>each entity in the Group</w:t>
      </w:r>
      <w:r w:rsidR="00CB6951" w:rsidRPr="0012708E" w:rsidDel="00CB6951">
        <w:rPr>
          <w:rFonts w:cs="Times New Roman"/>
          <w:szCs w:val="22"/>
          <w:lang w:val="en-GB"/>
        </w:rPr>
        <w:t xml:space="preserve"> </w:t>
      </w:r>
      <w:r w:rsidRPr="0012708E">
        <w:rPr>
          <w:rFonts w:cs="Times New Roman"/>
          <w:szCs w:val="22"/>
          <w:lang w:val="en-GB"/>
        </w:rPr>
        <w:t>at exchange rates at the dates of the transactions.</w:t>
      </w:r>
      <w:r w:rsidR="00CB6951" w:rsidRPr="0012708E">
        <w:rPr>
          <w:rFonts w:cs="Times New Roman"/>
          <w:szCs w:val="22"/>
          <w:lang w:val="en-GB"/>
        </w:rPr>
        <w:t xml:space="preserve"> </w:t>
      </w:r>
      <w:r w:rsidRPr="0012708E">
        <w:rPr>
          <w:rFonts w:cs="Times New Roman"/>
          <w:szCs w:val="22"/>
          <w:lang w:val="en-GB"/>
        </w:rPr>
        <w:t>Monetary assets and liabilities denominated in foreign currencies are translated at the exchange rate at the reporting date.</w:t>
      </w:r>
    </w:p>
    <w:p w14:paraId="79B21357" w14:textId="77777777" w:rsidR="0061423C" w:rsidRPr="001F53A9" w:rsidRDefault="0061423C" w:rsidP="0061423C">
      <w:pPr>
        <w:pStyle w:val="BodyText"/>
        <w:spacing w:after="0" w:line="240" w:lineRule="atLeast"/>
        <w:ind w:left="540"/>
        <w:jc w:val="both"/>
        <w:rPr>
          <w:rFonts w:cs="Times New Roman"/>
          <w:szCs w:val="22"/>
          <w:lang w:val="en-GB"/>
        </w:rPr>
      </w:pPr>
    </w:p>
    <w:p w14:paraId="62BCDBC4" w14:textId="77777777" w:rsidR="00007F5D" w:rsidRPr="00AB5DFA" w:rsidRDefault="00007F5D" w:rsidP="00007F5D">
      <w:pPr>
        <w:pStyle w:val="BodyText"/>
        <w:spacing w:after="0" w:line="240" w:lineRule="atLeast"/>
        <w:ind w:left="540"/>
        <w:jc w:val="both"/>
        <w:rPr>
          <w:rFonts w:cs="Times New Roman"/>
          <w:szCs w:val="22"/>
          <w:lang w:val="en-GB"/>
        </w:rPr>
      </w:pPr>
      <w:r w:rsidRPr="00AB5DFA">
        <w:rPr>
          <w:rFonts w:cs="Times New Roman"/>
          <w:szCs w:val="22"/>
          <w:lang w:val="en-GB"/>
        </w:rPr>
        <w:t>Foreign currency differences are generally recognised in profit or loss. However, foreign currency differences arising from the translation of the following items are recognised in other comprehensive income:</w:t>
      </w:r>
    </w:p>
    <w:p w14:paraId="02B9460A" w14:textId="5D77F6D0" w:rsidR="00755AB7" w:rsidRPr="001F53A9" w:rsidRDefault="00755AB7" w:rsidP="00753779">
      <w:pPr>
        <w:pStyle w:val="BodyText"/>
        <w:spacing w:after="0" w:line="240" w:lineRule="atLeast"/>
        <w:ind w:left="540"/>
        <w:jc w:val="both"/>
        <w:rPr>
          <w:rFonts w:cs="Times New Roman"/>
          <w:szCs w:val="22"/>
        </w:rPr>
      </w:pPr>
    </w:p>
    <w:p w14:paraId="1B138EA8" w14:textId="3D4700F6" w:rsidR="00007F5D" w:rsidRPr="00AB5DFA" w:rsidRDefault="00007F5D" w:rsidP="00007F5D">
      <w:pPr>
        <w:pStyle w:val="ListParagraph"/>
        <w:numPr>
          <w:ilvl w:val="0"/>
          <w:numId w:val="23"/>
        </w:numPr>
        <w:autoSpaceDE w:val="0"/>
        <w:autoSpaceDN w:val="0"/>
        <w:adjustRightInd w:val="0"/>
        <w:spacing w:line="240" w:lineRule="atLeast"/>
        <w:ind w:left="900"/>
        <w:jc w:val="thaiDistribute"/>
        <w:rPr>
          <w:szCs w:val="22"/>
        </w:rPr>
      </w:pPr>
      <w:r w:rsidRPr="00AB5DFA">
        <w:rPr>
          <w:szCs w:val="22"/>
        </w:rPr>
        <w:t>investments in equity instruments designated as at fair value through other comprehensive income (FVOCI)</w:t>
      </w:r>
      <w:r w:rsidR="003B5D9E">
        <w:rPr>
          <w:szCs w:val="22"/>
        </w:rPr>
        <w:t>;</w:t>
      </w:r>
    </w:p>
    <w:p w14:paraId="58548113" w14:textId="026A2F1E" w:rsidR="00007F5D" w:rsidRPr="00AB5DFA" w:rsidRDefault="00007F5D" w:rsidP="00007F5D">
      <w:pPr>
        <w:pStyle w:val="ListParagraph"/>
        <w:numPr>
          <w:ilvl w:val="0"/>
          <w:numId w:val="23"/>
        </w:numPr>
        <w:autoSpaceDE w:val="0"/>
        <w:autoSpaceDN w:val="0"/>
        <w:adjustRightInd w:val="0"/>
        <w:spacing w:line="240" w:lineRule="atLeast"/>
        <w:ind w:left="900"/>
        <w:jc w:val="thaiDistribute"/>
        <w:rPr>
          <w:szCs w:val="22"/>
        </w:rPr>
      </w:pPr>
      <w:r w:rsidRPr="00AB5DFA">
        <w:rPr>
          <w:szCs w:val="22"/>
        </w:rPr>
        <w:t>qualifying cash flow hedge</w:t>
      </w:r>
      <w:r w:rsidR="00AA41C1">
        <w:rPr>
          <w:szCs w:val="22"/>
        </w:rPr>
        <w:t>s</w:t>
      </w:r>
      <w:r w:rsidRPr="00AB5DFA">
        <w:rPr>
          <w:szCs w:val="22"/>
        </w:rPr>
        <w:t xml:space="preserve"> to the extent the hedge is effective.</w:t>
      </w:r>
    </w:p>
    <w:p w14:paraId="4A6103F4" w14:textId="77777777" w:rsidR="000D3C86" w:rsidRPr="001F53A9" w:rsidRDefault="000D3C86" w:rsidP="00F3534A">
      <w:pPr>
        <w:pStyle w:val="BodyText"/>
        <w:spacing w:after="0" w:line="240" w:lineRule="atLeast"/>
        <w:ind w:left="540"/>
        <w:jc w:val="both"/>
        <w:rPr>
          <w:rFonts w:cs="Times New Roman"/>
          <w:lang w:val="en-GB"/>
        </w:rPr>
      </w:pPr>
    </w:p>
    <w:p w14:paraId="309BCCFE" w14:textId="6072C019" w:rsidR="0061423C"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 xml:space="preserve">Cash </w:t>
      </w:r>
    </w:p>
    <w:p w14:paraId="6413E73D" w14:textId="77777777" w:rsidR="0061423C" w:rsidRPr="00CC3871" w:rsidRDefault="0061423C" w:rsidP="00D51ED0">
      <w:pPr>
        <w:pStyle w:val="BodyText"/>
        <w:spacing w:after="0" w:line="240" w:lineRule="atLeast"/>
        <w:ind w:left="540"/>
        <w:jc w:val="both"/>
        <w:rPr>
          <w:rFonts w:cs="Times New Roman"/>
          <w:sz w:val="20"/>
          <w:cs/>
          <w:lang w:val="en-GB" w:bidi="th-TH"/>
        </w:rPr>
      </w:pPr>
    </w:p>
    <w:p w14:paraId="6A9B0D7D" w14:textId="761860BE" w:rsidR="0061423C" w:rsidRPr="0012708E" w:rsidRDefault="0061423C" w:rsidP="0061423C">
      <w:pPr>
        <w:pStyle w:val="BodyText"/>
        <w:spacing w:after="0" w:line="240" w:lineRule="atLeast"/>
        <w:ind w:left="540"/>
        <w:jc w:val="both"/>
        <w:rPr>
          <w:rFonts w:cs="Times New Roman"/>
          <w:szCs w:val="22"/>
          <w:lang w:val="en-GB"/>
        </w:rPr>
      </w:pPr>
      <w:r w:rsidRPr="0012708E">
        <w:rPr>
          <w:rFonts w:cs="Times New Roman"/>
          <w:szCs w:val="22"/>
          <w:lang w:val="en-GB"/>
        </w:rPr>
        <w:t xml:space="preserve">Cash </w:t>
      </w:r>
      <w:r w:rsidR="00250E58">
        <w:rPr>
          <w:rFonts w:cs="Times New Roman"/>
          <w:szCs w:val="22"/>
          <w:lang w:val="en-GB"/>
        </w:rPr>
        <w:t>comprises</w:t>
      </w:r>
      <w:r w:rsidRPr="0012708E">
        <w:rPr>
          <w:rFonts w:cs="Times New Roman"/>
          <w:szCs w:val="22"/>
          <w:lang w:val="en-GB"/>
        </w:rPr>
        <w:t xml:space="preserve"> cash on hand and cash on collection.</w:t>
      </w:r>
    </w:p>
    <w:p w14:paraId="0A20128D" w14:textId="0216FF73" w:rsidR="003B3B58" w:rsidRDefault="003B3B58" w:rsidP="00753779">
      <w:pPr>
        <w:pStyle w:val="BodyText"/>
        <w:spacing w:after="0" w:line="240" w:lineRule="atLeast"/>
        <w:ind w:left="540"/>
        <w:jc w:val="both"/>
        <w:rPr>
          <w:rFonts w:cs="Times New Roman"/>
          <w:sz w:val="20"/>
        </w:rPr>
      </w:pPr>
    </w:p>
    <w:p w14:paraId="596157B0" w14:textId="7D75BCED" w:rsidR="0061423C" w:rsidRPr="0012708E" w:rsidRDefault="005171A7"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Financial in</w:t>
      </w:r>
      <w:r w:rsidR="0068637B" w:rsidRPr="0012708E">
        <w:rPr>
          <w:rFonts w:cs="Times New Roman"/>
          <w:sz w:val="22"/>
          <w:szCs w:val="22"/>
        </w:rPr>
        <w:t>struments</w:t>
      </w:r>
    </w:p>
    <w:p w14:paraId="28DDD180" w14:textId="77777777" w:rsidR="00D51ED0" w:rsidRPr="00BF6C05" w:rsidRDefault="00D51ED0" w:rsidP="00D51ED0">
      <w:pPr>
        <w:pStyle w:val="BodyText"/>
        <w:spacing w:after="0" w:line="240" w:lineRule="atLeast"/>
        <w:ind w:left="567"/>
        <w:jc w:val="both"/>
        <w:rPr>
          <w:rFonts w:cs="Times New Roman"/>
          <w:sz w:val="20"/>
          <w:szCs w:val="24"/>
          <w:lang w:val="en-GB" w:bidi="th-TH"/>
        </w:rPr>
      </w:pPr>
    </w:p>
    <w:p w14:paraId="15153A46" w14:textId="77777777" w:rsidR="00D51ED0" w:rsidRPr="0012708E" w:rsidRDefault="00D51ED0" w:rsidP="00D51ED0">
      <w:pPr>
        <w:pStyle w:val="BodyText"/>
        <w:spacing w:after="0" w:line="240" w:lineRule="atLeast"/>
        <w:ind w:left="540" w:hanging="540"/>
        <w:jc w:val="both"/>
        <w:rPr>
          <w:rFonts w:cs="Times New Roman"/>
          <w:i/>
          <w:iCs/>
          <w:szCs w:val="22"/>
          <w:lang w:val="en-GB" w:bidi="th-TH"/>
        </w:rPr>
      </w:pPr>
      <w:r w:rsidRPr="0012708E">
        <w:rPr>
          <w:rFonts w:cs="Times New Roman"/>
          <w:i/>
          <w:iCs/>
          <w:szCs w:val="22"/>
          <w:lang w:val="en-GB" w:bidi="th-TH"/>
        </w:rPr>
        <w:t>(1)</w:t>
      </w:r>
      <w:r w:rsidRPr="0012708E">
        <w:rPr>
          <w:rFonts w:cs="Times New Roman"/>
          <w:i/>
          <w:iCs/>
          <w:szCs w:val="22"/>
          <w:lang w:val="en-GB" w:bidi="th-TH"/>
        </w:rPr>
        <w:tab/>
        <w:t>Initial recognition and measurement</w:t>
      </w:r>
    </w:p>
    <w:p w14:paraId="6A69411B" w14:textId="77777777" w:rsidR="00D51ED0" w:rsidRPr="00BF6C05" w:rsidRDefault="00D51ED0" w:rsidP="00753779">
      <w:pPr>
        <w:pStyle w:val="BodyText"/>
        <w:spacing w:after="0" w:line="240" w:lineRule="atLeast"/>
        <w:ind w:left="540"/>
        <w:jc w:val="both"/>
        <w:rPr>
          <w:rFonts w:cs="Times New Roman"/>
          <w:sz w:val="20"/>
          <w:lang w:val="en-GB" w:bidi="th-TH"/>
        </w:rPr>
      </w:pPr>
    </w:p>
    <w:p w14:paraId="62F3930E" w14:textId="05838B35" w:rsidR="00D51ED0" w:rsidRDefault="00D51ED0" w:rsidP="00753779">
      <w:pPr>
        <w:pStyle w:val="BodyText"/>
        <w:spacing w:after="0" w:line="240" w:lineRule="atLeast"/>
        <w:ind w:left="540"/>
        <w:jc w:val="both"/>
        <w:rPr>
          <w:rFonts w:cs="Times New Roman"/>
          <w:szCs w:val="22"/>
          <w:lang w:val="en-GB" w:bidi="th-TH"/>
        </w:rPr>
      </w:pPr>
      <w:r w:rsidRPr="0012708E">
        <w:rPr>
          <w:rFonts w:cs="Times New Roman"/>
          <w:szCs w:val="22"/>
          <w:lang w:val="en-GB" w:bidi="th-TH"/>
        </w:rPr>
        <w:t>The Group initially recognises financial assets or financial liabilities (including regular way purchases and sales of financial assets) on</w:t>
      </w:r>
      <w:r w:rsidR="00152DA5" w:rsidRPr="00152DA5">
        <w:rPr>
          <w:rFonts w:cs="Times New Roman" w:hint="cs"/>
          <w:szCs w:val="22"/>
          <w:cs/>
          <w:lang w:val="en-GB" w:bidi="th-TH"/>
        </w:rPr>
        <w:t xml:space="preserve"> </w:t>
      </w:r>
      <w:r w:rsidRPr="0012708E">
        <w:rPr>
          <w:rFonts w:cs="Times New Roman"/>
          <w:szCs w:val="22"/>
          <w:lang w:val="en-GB" w:bidi="th-TH"/>
        </w:rPr>
        <w:t>the transaction date, which is the date on which the Group becomes</w:t>
      </w:r>
      <w:r w:rsidR="006F547F">
        <w:rPr>
          <w:rFonts w:cs="Times New Roman"/>
          <w:szCs w:val="22"/>
          <w:lang w:val="en-GB" w:bidi="th-TH"/>
        </w:rPr>
        <w:t xml:space="preserve"> </w:t>
      </w:r>
      <w:r w:rsidR="006F547F">
        <w:rPr>
          <w:rFonts w:cs="Times New Roman"/>
          <w:szCs w:val="22"/>
          <w:lang w:val="en-GB" w:bidi="th-TH"/>
        </w:rPr>
        <w:br/>
      </w:r>
      <w:r w:rsidR="00F50A82">
        <w:rPr>
          <w:rFonts w:cs="Times New Roman"/>
          <w:szCs w:val="22"/>
          <w:lang w:val="en-GB" w:bidi="th-TH"/>
        </w:rPr>
        <w:t xml:space="preserve">the </w:t>
      </w:r>
      <w:r w:rsidRPr="0012708E">
        <w:rPr>
          <w:rFonts w:cs="Times New Roman"/>
          <w:szCs w:val="22"/>
          <w:lang w:val="en-GB" w:bidi="th-TH"/>
        </w:rPr>
        <w:t>party to the provisions of the instrument, except for investments in debt instruments which are recognised and derecognised on the settlement date.</w:t>
      </w:r>
    </w:p>
    <w:p w14:paraId="520F69FE" w14:textId="77777777" w:rsidR="0066334C" w:rsidRDefault="0066334C" w:rsidP="00753779">
      <w:pPr>
        <w:pStyle w:val="BodyText"/>
        <w:spacing w:after="0" w:line="240" w:lineRule="atLeast"/>
        <w:ind w:left="540"/>
        <w:jc w:val="both"/>
        <w:rPr>
          <w:rFonts w:cs="Times New Roman"/>
          <w:szCs w:val="22"/>
          <w:lang w:val="en-GB" w:bidi="th-TH"/>
        </w:rPr>
      </w:pPr>
    </w:p>
    <w:p w14:paraId="5C914543" w14:textId="6FA618B9" w:rsidR="00D51ED0" w:rsidRPr="0012708E" w:rsidRDefault="00D51ED0" w:rsidP="00753779">
      <w:pPr>
        <w:pStyle w:val="BodyText"/>
        <w:spacing w:after="0" w:line="240" w:lineRule="atLeast"/>
        <w:ind w:left="540"/>
        <w:jc w:val="both"/>
        <w:rPr>
          <w:rFonts w:cs="Times New Roman"/>
          <w:szCs w:val="22"/>
          <w:lang w:val="en-GB" w:bidi="th-TH"/>
        </w:rPr>
      </w:pPr>
      <w:r w:rsidRPr="0012708E">
        <w:rPr>
          <w:rFonts w:cs="Times New Roman"/>
          <w:szCs w:val="22"/>
          <w:lang w:val="en-GB" w:bidi="th-TH"/>
        </w:rPr>
        <w:t xml:space="preserve">Financial assets </w:t>
      </w:r>
      <w:r w:rsidR="0044002D">
        <w:rPr>
          <w:rFonts w:cs="Times New Roman"/>
          <w:szCs w:val="22"/>
          <w:lang w:val="en-GB" w:bidi="th-TH"/>
        </w:rPr>
        <w:t>and</w:t>
      </w:r>
      <w:r w:rsidR="0044002D" w:rsidRPr="0012708E">
        <w:rPr>
          <w:rFonts w:cs="Times New Roman"/>
          <w:szCs w:val="22"/>
          <w:lang w:val="en-GB" w:bidi="th-TH"/>
        </w:rPr>
        <w:t xml:space="preserve"> </w:t>
      </w:r>
      <w:r w:rsidRPr="0012708E">
        <w:rPr>
          <w:rFonts w:cs="Times New Roman"/>
          <w:szCs w:val="22"/>
          <w:lang w:val="en-GB" w:bidi="th-TH"/>
        </w:rPr>
        <w:t>financial liabilities not measured at fair value through profit or loss</w:t>
      </w:r>
      <w:r w:rsidR="002B75C9">
        <w:rPr>
          <w:rFonts w:cs="Times New Roman"/>
          <w:szCs w:val="22"/>
          <w:lang w:val="en-GB" w:bidi="th-TH"/>
        </w:rPr>
        <w:t xml:space="preserve"> (FVTPL)</w:t>
      </w:r>
      <w:r w:rsidRPr="0012708E">
        <w:rPr>
          <w:rFonts w:cs="Times New Roman"/>
          <w:szCs w:val="22"/>
          <w:lang w:val="en-GB" w:bidi="th-TH"/>
        </w:rPr>
        <w:t xml:space="preserve"> are initially measured at fair </w:t>
      </w:r>
      <w:r w:rsidRPr="00C125F5">
        <w:rPr>
          <w:rFonts w:cs="Times New Roman"/>
          <w:szCs w:val="22"/>
          <w:lang w:val="en-GB" w:bidi="th-TH"/>
        </w:rPr>
        <w:t xml:space="preserve">value </w:t>
      </w:r>
      <w:r w:rsidR="00C125F5" w:rsidRPr="00C125F5">
        <w:rPr>
          <w:rFonts w:cs="Times New Roman"/>
          <w:szCs w:val="22"/>
          <w:lang w:val="en-GB" w:bidi="th-TH"/>
        </w:rPr>
        <w:t xml:space="preserve">plus </w:t>
      </w:r>
      <w:r w:rsidR="00C125F5" w:rsidRPr="00B307D0">
        <w:rPr>
          <w:rFonts w:cs="Times New Roman"/>
          <w:szCs w:val="22"/>
          <w:lang w:val="en-GB" w:bidi="th-TH"/>
        </w:rPr>
        <w:t>or minus</w:t>
      </w:r>
      <w:r w:rsidRPr="0012708E">
        <w:rPr>
          <w:rFonts w:cs="Times New Roman"/>
          <w:szCs w:val="22"/>
          <w:lang w:val="en-GB" w:bidi="th-TH"/>
        </w:rPr>
        <w:t xml:space="preserve"> transaction costs that are directly attributable to </w:t>
      </w:r>
      <w:r w:rsidR="00250E58">
        <w:rPr>
          <w:rFonts w:cs="Times New Roman"/>
          <w:szCs w:val="22"/>
          <w:lang w:val="en-GB" w:bidi="th-TH"/>
        </w:rPr>
        <w:t>its</w:t>
      </w:r>
      <w:r w:rsidRPr="0012708E">
        <w:rPr>
          <w:rFonts w:cs="Times New Roman"/>
          <w:szCs w:val="22"/>
          <w:lang w:val="en-GB" w:bidi="th-TH"/>
        </w:rPr>
        <w:t xml:space="preserve"> acquisition or issue of the financial assets or financial liabilities.</w:t>
      </w:r>
    </w:p>
    <w:p w14:paraId="4C1B153F" w14:textId="77777777" w:rsidR="00D51ED0" w:rsidRPr="006D4027" w:rsidRDefault="00D51ED0" w:rsidP="00753779">
      <w:pPr>
        <w:pStyle w:val="BodyText"/>
        <w:spacing w:after="0" w:line="240" w:lineRule="atLeast"/>
        <w:ind w:left="540"/>
        <w:jc w:val="both"/>
        <w:rPr>
          <w:rFonts w:cs="Times New Roman"/>
          <w:sz w:val="20"/>
          <w:lang w:val="en-GB" w:bidi="th-TH"/>
        </w:rPr>
      </w:pPr>
    </w:p>
    <w:p w14:paraId="460B0008" w14:textId="384619C3" w:rsidR="00D51ED0" w:rsidRPr="0012708E" w:rsidRDefault="00D51ED0" w:rsidP="00D51ED0">
      <w:pPr>
        <w:pStyle w:val="BodyText"/>
        <w:spacing w:after="0" w:line="240" w:lineRule="atLeast"/>
        <w:ind w:left="540" w:hanging="540"/>
        <w:jc w:val="both"/>
        <w:rPr>
          <w:rFonts w:cs="Times New Roman"/>
          <w:i/>
          <w:iCs/>
          <w:szCs w:val="22"/>
          <w:lang w:val="en-GB" w:bidi="th-TH"/>
        </w:rPr>
      </w:pPr>
      <w:r w:rsidRPr="0012708E">
        <w:rPr>
          <w:rFonts w:cs="Times New Roman"/>
          <w:i/>
          <w:iCs/>
          <w:szCs w:val="22"/>
          <w:lang w:val="en-GB" w:bidi="th-TH"/>
        </w:rPr>
        <w:t>(2)</w:t>
      </w:r>
      <w:r w:rsidRPr="0012708E">
        <w:rPr>
          <w:rFonts w:cs="Times New Roman"/>
          <w:i/>
          <w:iCs/>
          <w:szCs w:val="22"/>
          <w:lang w:val="en-GB" w:bidi="th-TH"/>
        </w:rPr>
        <w:tab/>
        <w:t>Classification and subsequent measurement</w:t>
      </w:r>
    </w:p>
    <w:p w14:paraId="2F0D0D32" w14:textId="77777777" w:rsidR="00D51ED0" w:rsidRPr="0012708E" w:rsidRDefault="00D51ED0" w:rsidP="00753779">
      <w:pPr>
        <w:pStyle w:val="BodyText"/>
        <w:spacing w:after="0" w:line="240" w:lineRule="atLeast"/>
        <w:ind w:left="540"/>
        <w:jc w:val="both"/>
        <w:rPr>
          <w:rFonts w:cs="Times New Roman"/>
          <w:szCs w:val="22"/>
          <w:lang w:val="en-GB" w:bidi="th-TH"/>
        </w:rPr>
      </w:pPr>
    </w:p>
    <w:p w14:paraId="22C00C49" w14:textId="319FE4AB" w:rsidR="00D51ED0" w:rsidRPr="0012708E" w:rsidRDefault="00D51ED0" w:rsidP="00753779">
      <w:pPr>
        <w:tabs>
          <w:tab w:val="left" w:pos="720"/>
        </w:tabs>
        <w:autoSpaceDE w:val="0"/>
        <w:autoSpaceDN w:val="0"/>
        <w:adjustRightInd w:val="0"/>
        <w:spacing w:line="240" w:lineRule="atLeast"/>
        <w:ind w:left="540"/>
        <w:jc w:val="thaiDistribute"/>
        <w:rPr>
          <w:rFonts w:cs="Times New Roman"/>
          <w:i/>
          <w:iCs/>
          <w:szCs w:val="22"/>
          <w:lang w:bidi="th-TH"/>
        </w:rPr>
      </w:pPr>
      <w:r w:rsidRPr="0012708E">
        <w:rPr>
          <w:rFonts w:cs="Times New Roman"/>
          <w:i/>
          <w:iCs/>
          <w:szCs w:val="22"/>
        </w:rPr>
        <w:t>Class</w:t>
      </w:r>
      <w:r w:rsidRPr="0012708E">
        <w:rPr>
          <w:rFonts w:cs="Times New Roman"/>
          <w:i/>
          <w:iCs/>
          <w:szCs w:val="22"/>
          <w:lang w:bidi="th-TH"/>
        </w:rPr>
        <w:t>ification of financial assets</w:t>
      </w:r>
    </w:p>
    <w:p w14:paraId="3CA40D2F" w14:textId="77777777" w:rsidR="00D51ED0" w:rsidRPr="0012708E" w:rsidRDefault="00D51ED0" w:rsidP="00753779">
      <w:pPr>
        <w:pStyle w:val="BodyText"/>
        <w:spacing w:after="0" w:line="240" w:lineRule="atLeast"/>
        <w:ind w:left="540"/>
        <w:jc w:val="both"/>
        <w:rPr>
          <w:rFonts w:cs="Times New Roman"/>
          <w:szCs w:val="22"/>
          <w:lang w:val="en-GB" w:bidi="th-TH"/>
        </w:rPr>
      </w:pPr>
    </w:p>
    <w:p w14:paraId="7C9A948B" w14:textId="26015B91" w:rsidR="00D51ED0" w:rsidRPr="0012708E" w:rsidRDefault="00D51ED0" w:rsidP="00753779">
      <w:pPr>
        <w:pStyle w:val="BodyText"/>
        <w:spacing w:after="0" w:line="240" w:lineRule="atLeast"/>
        <w:ind w:left="540"/>
        <w:jc w:val="both"/>
        <w:rPr>
          <w:rFonts w:cs="Times New Roman"/>
          <w:szCs w:val="22"/>
        </w:rPr>
      </w:pPr>
      <w:r w:rsidRPr="00753779">
        <w:rPr>
          <w:rFonts w:cs="Times New Roman"/>
          <w:szCs w:val="22"/>
          <w:lang w:val="en-GB" w:bidi="th-TH"/>
        </w:rPr>
        <w:t>On</w:t>
      </w:r>
      <w:r w:rsidRPr="0012708E">
        <w:rPr>
          <w:rFonts w:cs="Times New Roman"/>
          <w:szCs w:val="22"/>
        </w:rPr>
        <w:t xml:space="preserve"> initial recognition, </w:t>
      </w:r>
      <w:r w:rsidR="003671C5" w:rsidRPr="0012708E">
        <w:rPr>
          <w:rFonts w:cs="Times New Roman"/>
          <w:szCs w:val="22"/>
        </w:rPr>
        <w:t xml:space="preserve">a </w:t>
      </w:r>
      <w:r w:rsidRPr="0012708E">
        <w:rPr>
          <w:rFonts w:cs="Times New Roman"/>
          <w:szCs w:val="22"/>
        </w:rPr>
        <w:t xml:space="preserve">financial asset </w:t>
      </w:r>
      <w:r w:rsidR="003671C5" w:rsidRPr="0012708E">
        <w:rPr>
          <w:rFonts w:cs="Times New Roman"/>
          <w:szCs w:val="22"/>
        </w:rPr>
        <w:t>is</w:t>
      </w:r>
      <w:r w:rsidRPr="0012708E">
        <w:rPr>
          <w:rFonts w:cs="Times New Roman"/>
          <w:szCs w:val="22"/>
        </w:rPr>
        <w:t xml:space="preserve"> classified as </w:t>
      </w:r>
      <w:r w:rsidR="004324BB" w:rsidRPr="0012708E">
        <w:rPr>
          <w:rFonts w:cs="Times New Roman"/>
          <w:szCs w:val="22"/>
        </w:rPr>
        <w:t>measured</w:t>
      </w:r>
      <w:r w:rsidRPr="0012708E">
        <w:rPr>
          <w:rFonts w:cs="Times New Roman"/>
          <w:szCs w:val="22"/>
        </w:rPr>
        <w:t xml:space="preserve"> at: amortised cost, FVOCI or FVTPL.</w:t>
      </w:r>
      <w:r w:rsidR="00973D73">
        <w:rPr>
          <w:rFonts w:cs="Times New Roman"/>
          <w:szCs w:val="22"/>
        </w:rPr>
        <w:t xml:space="preserve"> </w:t>
      </w:r>
      <w:r w:rsidRPr="0012708E">
        <w:rPr>
          <w:rFonts w:cs="Times New Roman"/>
          <w:szCs w:val="22"/>
        </w:rPr>
        <w:t xml:space="preserve">The classification is based on the cash flow characteristics of the financial asset and the business model in which they are managed. </w:t>
      </w:r>
    </w:p>
    <w:p w14:paraId="2C9E5307" w14:textId="109921F7" w:rsidR="00D16D3E" w:rsidRDefault="00D16D3E">
      <w:pPr>
        <w:rPr>
          <w:rFonts w:cs="Times New Roman"/>
          <w:szCs w:val="22"/>
          <w:lang w:val="en-AU"/>
        </w:rPr>
      </w:pPr>
      <w:r>
        <w:rPr>
          <w:rFonts w:cs="Times New Roman"/>
          <w:szCs w:val="22"/>
        </w:rPr>
        <w:br w:type="page"/>
      </w:r>
    </w:p>
    <w:p w14:paraId="51419BD8" w14:textId="68907459" w:rsidR="00D51ED0" w:rsidRPr="0012708E" w:rsidRDefault="00D51ED0" w:rsidP="00D51ED0">
      <w:pPr>
        <w:tabs>
          <w:tab w:val="left" w:pos="720"/>
        </w:tabs>
        <w:autoSpaceDE w:val="0"/>
        <w:autoSpaceDN w:val="0"/>
        <w:adjustRightInd w:val="0"/>
        <w:spacing w:line="240" w:lineRule="atLeast"/>
        <w:ind w:left="540"/>
        <w:jc w:val="thaiDistribute"/>
        <w:rPr>
          <w:rFonts w:cs="Times New Roman"/>
          <w:szCs w:val="22"/>
        </w:rPr>
      </w:pPr>
      <w:r w:rsidRPr="0012708E">
        <w:rPr>
          <w:rFonts w:cs="Times New Roman"/>
          <w:szCs w:val="22"/>
        </w:rPr>
        <w:t>A financial asset which is not designated as at FVTPL is measured at amortised cost if it meets both of the following conditions:</w:t>
      </w:r>
    </w:p>
    <w:p w14:paraId="08CC6183" w14:textId="77777777" w:rsidR="00FC299B" w:rsidRPr="0012708E" w:rsidRDefault="00FC299B" w:rsidP="00D51ED0">
      <w:pPr>
        <w:tabs>
          <w:tab w:val="left" w:pos="720"/>
        </w:tabs>
        <w:autoSpaceDE w:val="0"/>
        <w:autoSpaceDN w:val="0"/>
        <w:adjustRightInd w:val="0"/>
        <w:spacing w:line="240" w:lineRule="atLeast"/>
        <w:ind w:left="540"/>
        <w:jc w:val="thaiDistribute"/>
        <w:rPr>
          <w:rFonts w:cs="Times New Roman"/>
          <w:szCs w:val="22"/>
        </w:rPr>
      </w:pPr>
    </w:p>
    <w:p w14:paraId="5D049757"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the asset is held within a business model whose objective is to hold assets to collect contractual cash flows; and</w:t>
      </w:r>
    </w:p>
    <w:p w14:paraId="142ED7B3"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 xml:space="preserve">the contractual terms of the financial asset give rise on specified dates to cash flows that are solely payments of principal and interest on the principal amount outstanding. </w:t>
      </w:r>
    </w:p>
    <w:p w14:paraId="6415A180" w14:textId="77777777" w:rsidR="00D51ED0" w:rsidRPr="0012708E" w:rsidRDefault="00D51ED0" w:rsidP="00D51ED0">
      <w:pPr>
        <w:spacing w:line="240" w:lineRule="atLeast"/>
        <w:ind w:left="900" w:hanging="360"/>
        <w:jc w:val="thaiDistribute"/>
        <w:rPr>
          <w:rFonts w:cs="Times New Roman"/>
          <w:szCs w:val="22"/>
        </w:rPr>
      </w:pPr>
    </w:p>
    <w:p w14:paraId="2CE1A389" w14:textId="23C596A3" w:rsidR="00D51ED0" w:rsidRPr="0012708E" w:rsidRDefault="00D51ED0" w:rsidP="00D51ED0">
      <w:pPr>
        <w:tabs>
          <w:tab w:val="left" w:pos="720"/>
        </w:tabs>
        <w:autoSpaceDE w:val="0"/>
        <w:autoSpaceDN w:val="0"/>
        <w:adjustRightInd w:val="0"/>
        <w:spacing w:line="240" w:lineRule="atLeast"/>
        <w:ind w:left="540"/>
        <w:jc w:val="thaiDistribute"/>
        <w:rPr>
          <w:rFonts w:cs="Times New Roman"/>
          <w:szCs w:val="22"/>
        </w:rPr>
      </w:pPr>
      <w:r w:rsidRPr="0012708E">
        <w:rPr>
          <w:rFonts w:cs="Times New Roman"/>
          <w:szCs w:val="22"/>
        </w:rPr>
        <w:t>A debt instrument which is not designated as at FVTPL is measured at FVOCI only if it meets both of the following conditions:</w:t>
      </w:r>
    </w:p>
    <w:p w14:paraId="6E30BFF5" w14:textId="77777777" w:rsidR="00FC299B" w:rsidRPr="0012708E" w:rsidRDefault="00FC299B" w:rsidP="00D51ED0">
      <w:pPr>
        <w:tabs>
          <w:tab w:val="left" w:pos="720"/>
        </w:tabs>
        <w:autoSpaceDE w:val="0"/>
        <w:autoSpaceDN w:val="0"/>
        <w:adjustRightInd w:val="0"/>
        <w:spacing w:line="240" w:lineRule="atLeast"/>
        <w:ind w:left="540"/>
        <w:jc w:val="thaiDistribute"/>
        <w:rPr>
          <w:rFonts w:cs="Times New Roman"/>
          <w:szCs w:val="22"/>
        </w:rPr>
      </w:pPr>
    </w:p>
    <w:p w14:paraId="674B9828" w14:textId="77777777" w:rsidR="00D51ED0" w:rsidRPr="0012708E" w:rsidRDefault="00D51ED0" w:rsidP="00D51ED0">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the asset is held within a business model whose objective is achieved by both collecting contractual cash flows and selling financial assets; and </w:t>
      </w:r>
    </w:p>
    <w:p w14:paraId="5A192B1E" w14:textId="77777777" w:rsidR="00D51ED0" w:rsidRPr="0012708E" w:rsidRDefault="00D51ED0" w:rsidP="00D51ED0">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the contractual terms of the financial asset give rise on specified dates to cash flows that are solely payments of principal and interest on the principal amount outstanding. </w:t>
      </w:r>
    </w:p>
    <w:p w14:paraId="12981004" w14:textId="2565B0A3" w:rsidR="00D51ED0" w:rsidRPr="0012708E" w:rsidRDefault="00D51ED0" w:rsidP="00D51ED0">
      <w:pPr>
        <w:tabs>
          <w:tab w:val="left" w:pos="720"/>
        </w:tabs>
        <w:autoSpaceDE w:val="0"/>
        <w:autoSpaceDN w:val="0"/>
        <w:adjustRightInd w:val="0"/>
        <w:spacing w:line="240" w:lineRule="atLeast"/>
        <w:ind w:left="540"/>
        <w:jc w:val="thaiDistribute"/>
        <w:rPr>
          <w:rFonts w:cs="Times New Roman"/>
          <w:szCs w:val="22"/>
        </w:rPr>
      </w:pPr>
    </w:p>
    <w:p w14:paraId="3B86F853" w14:textId="45938178" w:rsidR="00257200" w:rsidRDefault="00257200" w:rsidP="00257200">
      <w:pPr>
        <w:pStyle w:val="ListParagraph"/>
        <w:spacing w:line="240" w:lineRule="atLeast"/>
        <w:ind w:left="540"/>
        <w:jc w:val="thaiDistribute"/>
        <w:rPr>
          <w:szCs w:val="22"/>
        </w:rPr>
      </w:pPr>
      <w:r w:rsidRPr="0012708E">
        <w:rPr>
          <w:szCs w:val="22"/>
        </w:rPr>
        <w:t>On initial recognition</w:t>
      </w:r>
      <w:r w:rsidR="008271F0">
        <w:rPr>
          <w:szCs w:val="22"/>
        </w:rPr>
        <w:t>,</w:t>
      </w:r>
      <w:r w:rsidRPr="0012708E">
        <w:rPr>
          <w:szCs w:val="22"/>
        </w:rPr>
        <w:t xml:space="preserve"> an investment</w:t>
      </w:r>
      <w:r w:rsidR="00E67F68">
        <w:rPr>
          <w:szCs w:val="22"/>
        </w:rPr>
        <w:t xml:space="preserve"> in equity instrument</w:t>
      </w:r>
      <w:r w:rsidRPr="0012708E">
        <w:rPr>
          <w:szCs w:val="22"/>
        </w:rPr>
        <w:t xml:space="preserve"> that is not held for trading, the Group may irrevocably elect to present subsequent changes in fair value in OCI. This election is made on an investment-by-investment basis.</w:t>
      </w:r>
    </w:p>
    <w:p w14:paraId="6C792C16" w14:textId="77777777" w:rsidR="00A8137E" w:rsidRDefault="00A8137E" w:rsidP="00257200">
      <w:pPr>
        <w:pStyle w:val="ListParagraph"/>
        <w:spacing w:line="240" w:lineRule="atLeast"/>
        <w:ind w:left="540"/>
        <w:jc w:val="thaiDistribute"/>
        <w:rPr>
          <w:szCs w:val="22"/>
        </w:rPr>
      </w:pPr>
    </w:p>
    <w:p w14:paraId="4C0204B6" w14:textId="35E4847C" w:rsidR="00A8137E" w:rsidRPr="0012708E" w:rsidRDefault="00A8137E" w:rsidP="00257200">
      <w:pPr>
        <w:pStyle w:val="ListParagraph"/>
        <w:spacing w:line="240" w:lineRule="atLeast"/>
        <w:ind w:left="540"/>
        <w:jc w:val="thaiDistribute"/>
        <w:rPr>
          <w:szCs w:val="22"/>
          <w:lang w:bidi="th-TH"/>
        </w:rPr>
      </w:pPr>
      <w:r>
        <w:rPr>
          <w:szCs w:val="22"/>
        </w:rPr>
        <w:t>All other financial assets are classified as measured at FVTPL.</w:t>
      </w:r>
    </w:p>
    <w:p w14:paraId="498C45FC" w14:textId="77777777" w:rsidR="00257200" w:rsidRPr="0012708E" w:rsidRDefault="00257200" w:rsidP="00D51ED0">
      <w:pPr>
        <w:tabs>
          <w:tab w:val="left" w:pos="720"/>
        </w:tabs>
        <w:autoSpaceDE w:val="0"/>
        <w:autoSpaceDN w:val="0"/>
        <w:adjustRightInd w:val="0"/>
        <w:spacing w:line="240" w:lineRule="atLeast"/>
        <w:ind w:left="540"/>
        <w:jc w:val="thaiDistribute"/>
        <w:rPr>
          <w:rFonts w:cs="Times New Roman"/>
          <w:szCs w:val="22"/>
        </w:rPr>
      </w:pPr>
    </w:p>
    <w:p w14:paraId="5C587A73" w14:textId="6F7452DE" w:rsidR="00FC299B" w:rsidRDefault="00A8137E" w:rsidP="0093239C">
      <w:pPr>
        <w:tabs>
          <w:tab w:val="left" w:pos="720"/>
        </w:tabs>
        <w:autoSpaceDE w:val="0"/>
        <w:autoSpaceDN w:val="0"/>
        <w:adjustRightInd w:val="0"/>
        <w:spacing w:line="240" w:lineRule="atLeast"/>
        <w:ind w:left="540"/>
        <w:jc w:val="thaiDistribute"/>
        <w:rPr>
          <w:rFonts w:cs="Times New Roman"/>
          <w:szCs w:val="22"/>
        </w:rPr>
      </w:pPr>
      <w:r>
        <w:rPr>
          <w:rFonts w:cs="Times New Roman"/>
          <w:szCs w:val="22"/>
        </w:rPr>
        <w:t>In addition, o</w:t>
      </w:r>
      <w:r w:rsidR="00D51ED0" w:rsidRPr="0012708E">
        <w:rPr>
          <w:rFonts w:cs="Times New Roman"/>
          <w:szCs w:val="22"/>
        </w:rPr>
        <w:t xml:space="preserve">n initial recognition, the Group may irrevocably designate a financial asset that otherwise meets the requirements to be measured at amortised cost or at FVOCI as measured at FVTPL if doing so eliminates or significantly reduces an accounting mismatch that would otherwise arise. </w:t>
      </w:r>
    </w:p>
    <w:p w14:paraId="7E1436EB" w14:textId="02682D12" w:rsidR="00F13BF4" w:rsidRDefault="00F13BF4" w:rsidP="00753779">
      <w:pPr>
        <w:tabs>
          <w:tab w:val="left" w:pos="720"/>
        </w:tabs>
        <w:autoSpaceDE w:val="0"/>
        <w:autoSpaceDN w:val="0"/>
        <w:adjustRightInd w:val="0"/>
        <w:spacing w:line="240" w:lineRule="atLeast"/>
        <w:ind w:left="540"/>
        <w:jc w:val="thaiDistribute"/>
        <w:rPr>
          <w:rFonts w:cs="Times New Roman"/>
          <w:szCs w:val="22"/>
        </w:rPr>
      </w:pPr>
    </w:p>
    <w:p w14:paraId="260D3C11" w14:textId="60BA91F9" w:rsidR="00D51ED0" w:rsidRPr="0012708E" w:rsidRDefault="00D51ED0" w:rsidP="00F3534A">
      <w:pPr>
        <w:pStyle w:val="ListParagraph"/>
        <w:spacing w:line="240" w:lineRule="atLeast"/>
        <w:ind w:left="540"/>
        <w:jc w:val="thaiDistribute"/>
        <w:rPr>
          <w:i/>
          <w:iCs/>
          <w:szCs w:val="22"/>
        </w:rPr>
      </w:pPr>
      <w:r w:rsidRPr="0012708E">
        <w:rPr>
          <w:i/>
          <w:iCs/>
          <w:szCs w:val="22"/>
        </w:rPr>
        <w:t>Business model assessment</w:t>
      </w:r>
    </w:p>
    <w:p w14:paraId="64C60E6C" w14:textId="77777777" w:rsidR="00D51ED0" w:rsidRPr="0012708E" w:rsidRDefault="00D51ED0" w:rsidP="00F3534A">
      <w:pPr>
        <w:spacing w:line="240" w:lineRule="atLeast"/>
        <w:ind w:left="540"/>
        <w:jc w:val="thaiDistribute"/>
        <w:rPr>
          <w:rFonts w:cs="Times New Roman"/>
          <w:i/>
          <w:iCs/>
          <w:color w:val="000000"/>
          <w:szCs w:val="22"/>
        </w:rPr>
      </w:pPr>
    </w:p>
    <w:p w14:paraId="1D24328F" w14:textId="53FAF165" w:rsidR="00D51ED0" w:rsidRDefault="00D51ED0" w:rsidP="00F3534A">
      <w:pPr>
        <w:autoSpaceDE w:val="0"/>
        <w:autoSpaceDN w:val="0"/>
        <w:adjustRightInd w:val="0"/>
        <w:spacing w:line="240" w:lineRule="atLeast"/>
        <w:ind w:left="540"/>
        <w:jc w:val="thaiDistribute"/>
        <w:rPr>
          <w:rFonts w:cs="Times New Roman"/>
          <w:szCs w:val="22"/>
        </w:rPr>
      </w:pPr>
      <w:r w:rsidRPr="0012708E">
        <w:rPr>
          <w:rFonts w:cs="Times New Roman"/>
          <w:szCs w:val="22"/>
        </w:rPr>
        <w:t xml:space="preserve">The Group makes an assessment of the objective of a business model in which an asset is held at a portfolio level because this best reflects the way the business is managed and information is provided to management. The information considered includes: </w:t>
      </w:r>
    </w:p>
    <w:p w14:paraId="5D0B9B10" w14:textId="77777777" w:rsidR="00FA4CC9" w:rsidRPr="0012708E" w:rsidRDefault="00FA4CC9" w:rsidP="00F3534A">
      <w:pPr>
        <w:autoSpaceDE w:val="0"/>
        <w:autoSpaceDN w:val="0"/>
        <w:adjustRightInd w:val="0"/>
        <w:spacing w:line="240" w:lineRule="atLeast"/>
        <w:ind w:left="540"/>
        <w:jc w:val="thaiDistribute"/>
        <w:rPr>
          <w:rFonts w:cs="Times New Roman"/>
          <w:szCs w:val="22"/>
        </w:rPr>
      </w:pPr>
    </w:p>
    <w:p w14:paraId="10B44BF4" w14:textId="55D30FD8"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the stated policies and objectives for the portfolio and the operation of those policies in practice. </w:t>
      </w:r>
      <w:r w:rsidRPr="0012708E">
        <w:rPr>
          <w:szCs w:val="22"/>
        </w:rPr>
        <w:br/>
        <w:t xml:space="preserve">In particular, whether management’s strategy focuses on earning contractual interest </w:t>
      </w:r>
      <w:r w:rsidR="00C61861">
        <w:rPr>
          <w:szCs w:val="22"/>
        </w:rPr>
        <w:t>income</w:t>
      </w:r>
      <w:r w:rsidRPr="0012708E">
        <w:rPr>
          <w:szCs w:val="22"/>
        </w:rPr>
        <w:t xml:space="preserve">, maintaining a particular interest rate profile, matching the duration of the financial assets to the duration of the liabilities that are funding those assets or realising cash flows through the sale of the assets; </w:t>
      </w:r>
    </w:p>
    <w:p w14:paraId="6FD2855D" w14:textId="77777777"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how the performance of the portfolio is evaluated and reported to the Group’s management; </w:t>
      </w:r>
    </w:p>
    <w:p w14:paraId="7A5323B0" w14:textId="77777777"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the risks that affect the performance of the business model (and the financial assets held within that business model) and the way in which those risks are managed; </w:t>
      </w:r>
    </w:p>
    <w:p w14:paraId="628D0E26" w14:textId="4B5BCF34" w:rsidR="000518A1"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how managers of the business are compensated (e.g. whether compensation is based on the fair value of the assets managed or on contractual cash flows collected); and </w:t>
      </w:r>
    </w:p>
    <w:p w14:paraId="5864A158" w14:textId="6F6A7A83"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frequency, </w:t>
      </w:r>
      <w:r w:rsidR="00A33DEC">
        <w:rPr>
          <w:szCs w:val="22"/>
        </w:rPr>
        <w:t>value</w:t>
      </w:r>
      <w:r w:rsidR="00A33DEC" w:rsidRPr="0012708E">
        <w:rPr>
          <w:szCs w:val="22"/>
        </w:rPr>
        <w:t xml:space="preserve"> </w:t>
      </w:r>
      <w:r w:rsidRPr="0012708E">
        <w:rPr>
          <w:szCs w:val="22"/>
        </w:rPr>
        <w:t xml:space="preserve">and timing of sales in prior </w:t>
      </w:r>
      <w:r w:rsidR="00A33DEC">
        <w:rPr>
          <w:szCs w:val="22"/>
        </w:rPr>
        <w:t>year</w:t>
      </w:r>
      <w:r w:rsidRPr="0012708E">
        <w:rPr>
          <w:szCs w:val="22"/>
        </w:rPr>
        <w:t xml:space="preserve">, the reasons for those sales and expectations about future sales activity. However, information about sales is not considered in isolation, but as part of an overall assessment of how the Group’s stated objective for managing the financial assets is achieved and how cash flows are realised. </w:t>
      </w:r>
    </w:p>
    <w:p w14:paraId="278E8922" w14:textId="77777777" w:rsidR="00D51ED0" w:rsidRPr="0012708E" w:rsidRDefault="00D51ED0" w:rsidP="00F3534A">
      <w:pPr>
        <w:spacing w:line="240" w:lineRule="atLeast"/>
        <w:ind w:left="540"/>
        <w:jc w:val="thaiDistribute"/>
        <w:rPr>
          <w:rFonts w:cs="Times New Roman"/>
          <w:i/>
          <w:iCs/>
          <w:szCs w:val="22"/>
        </w:rPr>
      </w:pPr>
    </w:p>
    <w:p w14:paraId="696FBCE2" w14:textId="77777777" w:rsidR="00C850C0" w:rsidRDefault="00C850C0">
      <w:pPr>
        <w:rPr>
          <w:rFonts w:cs="Times New Roman"/>
          <w:i/>
          <w:iCs/>
          <w:szCs w:val="22"/>
        </w:rPr>
      </w:pPr>
      <w:r>
        <w:rPr>
          <w:rFonts w:cs="Times New Roman"/>
          <w:i/>
          <w:iCs/>
          <w:szCs w:val="22"/>
        </w:rPr>
        <w:br w:type="page"/>
      </w:r>
    </w:p>
    <w:p w14:paraId="222FA0DD" w14:textId="09FA7BE5" w:rsidR="00D51ED0" w:rsidRPr="0012708E" w:rsidRDefault="00D51ED0" w:rsidP="00F3534A">
      <w:pPr>
        <w:spacing w:line="240" w:lineRule="atLeast"/>
        <w:ind w:left="540"/>
        <w:jc w:val="thaiDistribute"/>
        <w:rPr>
          <w:rFonts w:cs="Times New Roman"/>
          <w:i/>
          <w:iCs/>
          <w:szCs w:val="22"/>
        </w:rPr>
      </w:pPr>
      <w:r w:rsidRPr="0012708E">
        <w:rPr>
          <w:rFonts w:cs="Times New Roman"/>
          <w:i/>
          <w:iCs/>
          <w:szCs w:val="22"/>
        </w:rPr>
        <w:t xml:space="preserve">Assessment of whether contractual cash flows are solely payments of principal and interest on the principal amount outstanding </w:t>
      </w:r>
    </w:p>
    <w:p w14:paraId="183B0B04" w14:textId="77777777" w:rsidR="00D51ED0" w:rsidRPr="0012708E" w:rsidRDefault="00D51ED0" w:rsidP="00F3534A">
      <w:pPr>
        <w:spacing w:line="240" w:lineRule="atLeast"/>
        <w:ind w:left="540"/>
        <w:jc w:val="thaiDistribute"/>
        <w:rPr>
          <w:rFonts w:cs="Times New Roman"/>
          <w:i/>
          <w:iCs/>
          <w:szCs w:val="22"/>
        </w:rPr>
      </w:pPr>
    </w:p>
    <w:p w14:paraId="2C224BEE" w14:textId="51426DCC" w:rsidR="00D51ED0" w:rsidRPr="0012708E" w:rsidRDefault="00D51ED0" w:rsidP="00F3534A">
      <w:pPr>
        <w:autoSpaceDE w:val="0"/>
        <w:autoSpaceDN w:val="0"/>
        <w:adjustRightInd w:val="0"/>
        <w:spacing w:line="240" w:lineRule="atLeast"/>
        <w:ind w:left="540"/>
        <w:jc w:val="thaiDistribute"/>
        <w:rPr>
          <w:rFonts w:cs="Times New Roman"/>
          <w:color w:val="000000"/>
          <w:szCs w:val="22"/>
        </w:rPr>
      </w:pPr>
      <w:r w:rsidRPr="0012708E">
        <w:rPr>
          <w:rFonts w:cs="Times New Roman"/>
          <w:szCs w:val="22"/>
        </w:rPr>
        <w:t>For the purposes of this assessment, ‘</w:t>
      </w:r>
      <w:r w:rsidR="00CB53A2" w:rsidRPr="0012708E">
        <w:rPr>
          <w:rFonts w:cs="Times New Roman"/>
          <w:szCs w:val="22"/>
        </w:rPr>
        <w:t>p</w:t>
      </w:r>
      <w:r w:rsidRPr="0012708E">
        <w:rPr>
          <w:rFonts w:cs="Times New Roman"/>
          <w:szCs w:val="22"/>
        </w:rPr>
        <w:t>rincipal’ is defined as the fair value of the financial asset on initial recognition. ‘Interest’ is defined as consideration for the time value of money, credit risk, other basic lending risks (e.g. liquidity risk) and costs (e.g. administrative costs), as well as profit margin associated with holding the financial assets for a particular period of time.</w:t>
      </w:r>
    </w:p>
    <w:p w14:paraId="3AC7BB22" w14:textId="77777777" w:rsidR="00D51ED0" w:rsidRPr="0012708E" w:rsidRDefault="00D51ED0" w:rsidP="00F3534A">
      <w:pPr>
        <w:spacing w:line="240" w:lineRule="atLeast"/>
        <w:ind w:left="540"/>
        <w:jc w:val="thaiDistribute"/>
        <w:rPr>
          <w:rFonts w:cs="Times New Roman"/>
          <w:color w:val="000000"/>
          <w:szCs w:val="22"/>
        </w:rPr>
      </w:pPr>
    </w:p>
    <w:p w14:paraId="3B54A740" w14:textId="31F1DDDC" w:rsidR="00D51ED0" w:rsidRPr="0012708E" w:rsidRDefault="00D51ED0" w:rsidP="00F3534A">
      <w:pPr>
        <w:autoSpaceDE w:val="0"/>
        <w:autoSpaceDN w:val="0"/>
        <w:adjustRightInd w:val="0"/>
        <w:spacing w:line="240" w:lineRule="atLeast"/>
        <w:ind w:left="540"/>
        <w:jc w:val="thaiDistribute"/>
        <w:rPr>
          <w:rFonts w:cs="Times New Roman"/>
          <w:szCs w:val="22"/>
        </w:rPr>
      </w:pPr>
      <w:r w:rsidRPr="0012708E">
        <w:rPr>
          <w:rFonts w:cs="Times New Roman"/>
          <w:szCs w:val="22"/>
        </w:rPr>
        <w:t>In assessing whether the contractual cash flows are solely payment of principal and interest on the principal amount outstanding, the Group considers the contractual terms of the instrument. This includes assessing whether the financial asset contains a contractual term that could change the timing or amount of contractual cash flows such that it would not meet this condition. In making the assessment, the Group considers:</w:t>
      </w:r>
    </w:p>
    <w:p w14:paraId="26D91418" w14:textId="77777777" w:rsidR="001F2688" w:rsidRPr="0012708E" w:rsidRDefault="001F2688" w:rsidP="00F3534A">
      <w:pPr>
        <w:autoSpaceDE w:val="0"/>
        <w:autoSpaceDN w:val="0"/>
        <w:adjustRightInd w:val="0"/>
        <w:spacing w:line="240" w:lineRule="atLeast"/>
        <w:ind w:left="540"/>
        <w:jc w:val="thaiDistribute"/>
        <w:rPr>
          <w:rFonts w:cs="Times New Roman"/>
          <w:szCs w:val="22"/>
        </w:rPr>
      </w:pPr>
    </w:p>
    <w:p w14:paraId="39A10E01" w14:textId="77777777"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contingent events that would change the amount and timing of cash flows; </w:t>
      </w:r>
    </w:p>
    <w:p w14:paraId="72A30856" w14:textId="77777777"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leverage features; </w:t>
      </w:r>
    </w:p>
    <w:p w14:paraId="7383D27C" w14:textId="77777777"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terms that limit the Group’s claim to cash flows from specified assets (e.g. non-recourse loans); and</w:t>
      </w:r>
    </w:p>
    <w:p w14:paraId="232EDA02" w14:textId="2AD2C48D"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features that modify consideration of the time value of money (e.g. periodic reset of the interest rates).</w:t>
      </w:r>
    </w:p>
    <w:p w14:paraId="3580084E" w14:textId="47AD4267" w:rsidR="0022607F" w:rsidRPr="00E61812" w:rsidRDefault="0022607F" w:rsidP="00E61812">
      <w:pPr>
        <w:autoSpaceDE w:val="0"/>
        <w:autoSpaceDN w:val="0"/>
        <w:adjustRightInd w:val="0"/>
        <w:spacing w:line="240" w:lineRule="atLeast"/>
        <w:ind w:left="540"/>
        <w:jc w:val="thaiDistribute"/>
        <w:rPr>
          <w:rFonts w:cs="Times New Roman"/>
          <w:szCs w:val="22"/>
          <w:cs/>
          <w:lang w:bidi="th-TH"/>
        </w:rPr>
      </w:pPr>
    </w:p>
    <w:p w14:paraId="0DBEE908" w14:textId="0D32D35A" w:rsidR="0022607F" w:rsidRPr="0012708E" w:rsidRDefault="0022607F">
      <w:pPr>
        <w:spacing w:line="240" w:lineRule="atLeast"/>
        <w:ind w:left="540"/>
        <w:jc w:val="both"/>
        <w:rPr>
          <w:rFonts w:cs="Times New Roman"/>
        </w:rPr>
      </w:pPr>
      <w:r w:rsidRPr="0012708E">
        <w:rPr>
          <w:rFonts w:cs="Times New Roman"/>
          <w:i/>
          <w:iCs/>
        </w:rPr>
        <w:t>Subsequent measurement and gains and losses of financial assets</w:t>
      </w:r>
    </w:p>
    <w:p w14:paraId="2556CB38" w14:textId="77777777" w:rsidR="0022607F" w:rsidRPr="0012708E" w:rsidRDefault="0022607F" w:rsidP="00F3534A">
      <w:pPr>
        <w:autoSpaceDE w:val="0"/>
        <w:autoSpaceDN w:val="0"/>
        <w:adjustRightInd w:val="0"/>
        <w:spacing w:line="240" w:lineRule="atLeast"/>
        <w:ind w:left="533"/>
        <w:jc w:val="thaiDistribute"/>
        <w:rPr>
          <w:rFonts w:cs="Times New Roman"/>
          <w:szCs w:val="22"/>
        </w:rPr>
      </w:pPr>
    </w:p>
    <w:tbl>
      <w:tblPr>
        <w:tblStyle w:val="TableGrid"/>
        <w:tblW w:w="9144"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344"/>
      </w:tblGrid>
      <w:tr w:rsidR="0022607F" w:rsidRPr="0012708E" w14:paraId="6CA8C29E" w14:textId="77777777" w:rsidTr="00D912E0">
        <w:tc>
          <w:tcPr>
            <w:tcW w:w="1800" w:type="dxa"/>
          </w:tcPr>
          <w:p w14:paraId="1521EEFA" w14:textId="435A8CA4" w:rsidR="0022607F" w:rsidRPr="0012708E" w:rsidRDefault="0022607F" w:rsidP="00F3534A">
            <w:pPr>
              <w:pStyle w:val="BodyText"/>
              <w:spacing w:after="0" w:line="240" w:lineRule="exact"/>
              <w:ind w:left="-108" w:right="-130"/>
              <w:rPr>
                <w:rFonts w:cs="Times New Roman"/>
              </w:rPr>
            </w:pPr>
            <w:r w:rsidRPr="0012708E">
              <w:rPr>
                <w:rFonts w:cs="Times New Roman"/>
              </w:rPr>
              <w:t>Financial assets</w:t>
            </w:r>
          </w:p>
          <w:p w14:paraId="51D9A684" w14:textId="107CD6C4" w:rsidR="0022607F" w:rsidRPr="0012708E" w:rsidRDefault="0022607F" w:rsidP="0085407F">
            <w:pPr>
              <w:pStyle w:val="BodyText"/>
              <w:spacing w:after="0" w:line="240" w:lineRule="exact"/>
              <w:ind w:left="-108" w:right="-130"/>
              <w:rPr>
                <w:rFonts w:cs="Times New Roman"/>
              </w:rPr>
            </w:pPr>
            <w:r w:rsidRPr="0012708E">
              <w:rPr>
                <w:rFonts w:cs="Times New Roman"/>
              </w:rPr>
              <w:t xml:space="preserve"> </w:t>
            </w:r>
            <w:r w:rsidR="0085407F">
              <w:rPr>
                <w:rFonts w:cs="Times New Roman"/>
              </w:rPr>
              <w:t xml:space="preserve">  </w:t>
            </w:r>
            <w:r w:rsidRPr="0012708E">
              <w:rPr>
                <w:rFonts w:cs="Times New Roman"/>
              </w:rPr>
              <w:t>measured at</w:t>
            </w:r>
          </w:p>
          <w:p w14:paraId="25D6018D" w14:textId="2047E968" w:rsidR="0022607F" w:rsidRPr="0012708E" w:rsidRDefault="0022607F" w:rsidP="00F3534A">
            <w:pPr>
              <w:pStyle w:val="BodyText"/>
              <w:spacing w:after="0" w:line="240" w:lineRule="exact"/>
              <w:ind w:left="-108" w:right="-130"/>
              <w:rPr>
                <w:rFonts w:cs="Times New Roman"/>
                <w:lang w:val="en-US"/>
              </w:rPr>
            </w:pPr>
            <w:r w:rsidRPr="0012708E">
              <w:rPr>
                <w:rFonts w:cs="Times New Roman"/>
              </w:rPr>
              <w:t xml:space="preserve">  </w:t>
            </w:r>
            <w:r w:rsidR="0085407F">
              <w:rPr>
                <w:rFonts w:cs="Times New Roman"/>
              </w:rPr>
              <w:t xml:space="preserve"> </w:t>
            </w:r>
            <w:r w:rsidRPr="0012708E">
              <w:rPr>
                <w:rFonts w:cs="Times New Roman"/>
              </w:rPr>
              <w:t xml:space="preserve">amortised cost </w:t>
            </w:r>
          </w:p>
        </w:tc>
        <w:tc>
          <w:tcPr>
            <w:tcW w:w="7344" w:type="dxa"/>
          </w:tcPr>
          <w:p w14:paraId="6E0FF235" w14:textId="77777777" w:rsidR="0022607F" w:rsidRDefault="0022607F" w:rsidP="00F3534A">
            <w:pPr>
              <w:pStyle w:val="BodyText"/>
              <w:spacing w:after="0" w:line="240" w:lineRule="exact"/>
              <w:ind w:left="160" w:hanging="160"/>
              <w:jc w:val="thaiDistribute"/>
              <w:rPr>
                <w:rFonts w:cs="Times New Roman"/>
              </w:rPr>
            </w:pPr>
            <w:r w:rsidRPr="0012708E">
              <w:rPr>
                <w:rFonts w:cs="Times New Roman"/>
              </w:rPr>
              <w:t>These assets are subsequently measured at amortised cost using the effective interest method. The amortised cost is reduced by expected credit losses. Interest income, foreign exchange gains and losses, expected credit</w:t>
            </w:r>
            <w:r w:rsidRPr="0012708E">
              <w:rPr>
                <w:rFonts w:cs="Times New Roman"/>
                <w:rtl/>
                <w:cs/>
              </w:rPr>
              <w:t xml:space="preserve"> </w:t>
            </w:r>
            <w:r w:rsidRPr="0012708E">
              <w:rPr>
                <w:rFonts w:cs="Times New Roman"/>
                <w:lang w:val="en-US"/>
              </w:rPr>
              <w:t>loss</w:t>
            </w:r>
            <w:r w:rsidRPr="0012708E">
              <w:rPr>
                <w:rFonts w:cs="Times New Roman"/>
              </w:rPr>
              <w:t>,</w:t>
            </w:r>
            <w:r w:rsidR="00A33DEC">
              <w:rPr>
                <w:rFonts w:cs="Times New Roman"/>
              </w:rPr>
              <w:t xml:space="preserve"> any</w:t>
            </w:r>
            <w:r w:rsidRPr="0012708E">
              <w:rPr>
                <w:rFonts w:cs="Times New Roman"/>
              </w:rPr>
              <w:t xml:space="preserve"> gain or loss on derecognition are recognised in profit or loss. </w:t>
            </w:r>
          </w:p>
          <w:p w14:paraId="737BBA58" w14:textId="719EA43F" w:rsidR="0018021E" w:rsidRPr="0012708E" w:rsidRDefault="0018021E" w:rsidP="00F3534A">
            <w:pPr>
              <w:pStyle w:val="BodyText"/>
              <w:spacing w:after="0" w:line="240" w:lineRule="exact"/>
              <w:ind w:left="160" w:hanging="160"/>
              <w:jc w:val="thaiDistribute"/>
              <w:rPr>
                <w:rFonts w:cs="Times New Roman"/>
                <w:lang w:val="en-US"/>
              </w:rPr>
            </w:pPr>
          </w:p>
        </w:tc>
      </w:tr>
      <w:tr w:rsidR="0022607F" w:rsidRPr="0012708E" w14:paraId="087159C0" w14:textId="77777777" w:rsidTr="00D912E0">
        <w:tc>
          <w:tcPr>
            <w:tcW w:w="1800" w:type="dxa"/>
          </w:tcPr>
          <w:p w14:paraId="213F22F5" w14:textId="01D20A36" w:rsidR="0022607F" w:rsidRPr="0012708E" w:rsidRDefault="009464A7" w:rsidP="00F3534A">
            <w:pPr>
              <w:pStyle w:val="BodyText"/>
              <w:spacing w:after="0" w:line="240" w:lineRule="exact"/>
              <w:ind w:left="-108" w:right="-130"/>
              <w:rPr>
                <w:rFonts w:cs="Times New Roman"/>
              </w:rPr>
            </w:pPr>
            <w:r w:rsidRPr="0012708E">
              <w:rPr>
                <w:rFonts w:cs="Times New Roman"/>
              </w:rPr>
              <w:t>Investment in d</w:t>
            </w:r>
            <w:r w:rsidR="0022607F" w:rsidRPr="0012708E">
              <w:rPr>
                <w:rFonts w:cs="Times New Roman"/>
              </w:rPr>
              <w:t xml:space="preserve">ebt </w:t>
            </w:r>
            <w:r w:rsidRPr="0012708E">
              <w:rPr>
                <w:rFonts w:cs="Times New Roman"/>
              </w:rPr>
              <w:t xml:space="preserve"> </w:t>
            </w:r>
            <w:r w:rsidRPr="0012708E">
              <w:rPr>
                <w:rFonts w:cs="Times New Roman"/>
              </w:rPr>
              <w:br/>
              <w:t xml:space="preserve">  </w:t>
            </w:r>
            <w:r w:rsidR="0085407F">
              <w:rPr>
                <w:rFonts w:cs="Times New Roman"/>
              </w:rPr>
              <w:t xml:space="preserve"> </w:t>
            </w:r>
            <w:r w:rsidR="0022607F" w:rsidRPr="0012708E">
              <w:rPr>
                <w:rFonts w:cs="Times New Roman"/>
              </w:rPr>
              <w:t xml:space="preserve">instruments </w:t>
            </w:r>
          </w:p>
          <w:p w14:paraId="0E2CD8B7" w14:textId="71DE5B68" w:rsidR="0022607F" w:rsidRPr="0012708E" w:rsidRDefault="0022607F" w:rsidP="00F3534A">
            <w:pPr>
              <w:pStyle w:val="BodyText"/>
              <w:spacing w:after="0" w:line="240" w:lineRule="exact"/>
              <w:ind w:left="-108" w:right="-130"/>
              <w:rPr>
                <w:rFonts w:cs="Times New Roman"/>
              </w:rPr>
            </w:pPr>
            <w:r w:rsidRPr="0012708E">
              <w:rPr>
                <w:rFonts w:cs="Times New Roman"/>
              </w:rPr>
              <w:t xml:space="preserve">  </w:t>
            </w:r>
            <w:r w:rsidR="0085407F">
              <w:rPr>
                <w:rFonts w:cs="Times New Roman"/>
              </w:rPr>
              <w:t xml:space="preserve"> </w:t>
            </w:r>
            <w:r w:rsidRPr="0012708E">
              <w:rPr>
                <w:rFonts w:cs="Times New Roman"/>
              </w:rPr>
              <w:t xml:space="preserve">measured at </w:t>
            </w:r>
          </w:p>
          <w:p w14:paraId="6982916F" w14:textId="0BD56477" w:rsidR="0022607F" w:rsidRPr="0012708E" w:rsidRDefault="0085407F" w:rsidP="0085407F">
            <w:pPr>
              <w:pStyle w:val="BodyText"/>
              <w:spacing w:after="0" w:line="240" w:lineRule="exact"/>
              <w:ind w:left="-108" w:right="-130"/>
              <w:rPr>
                <w:rFonts w:cs="Times New Roman"/>
                <w:lang w:val="en-US"/>
              </w:rPr>
            </w:pPr>
            <w:r>
              <w:rPr>
                <w:rFonts w:cs="Times New Roman"/>
              </w:rPr>
              <w:t xml:space="preserve">   </w:t>
            </w:r>
            <w:r w:rsidR="0022607F" w:rsidRPr="0012708E">
              <w:rPr>
                <w:rFonts w:cs="Times New Roman"/>
              </w:rPr>
              <w:t xml:space="preserve">FVOCI </w:t>
            </w:r>
          </w:p>
        </w:tc>
        <w:tc>
          <w:tcPr>
            <w:tcW w:w="7344" w:type="dxa"/>
          </w:tcPr>
          <w:p w14:paraId="4975C2DB" w14:textId="77777777" w:rsidR="0022607F" w:rsidRDefault="0022607F" w:rsidP="00F3534A">
            <w:pPr>
              <w:pStyle w:val="BodyText"/>
              <w:spacing w:after="0" w:line="240" w:lineRule="exact"/>
              <w:ind w:left="160" w:hanging="160"/>
              <w:jc w:val="thaiDistribute"/>
              <w:rPr>
                <w:rFonts w:cs="Times New Roman"/>
              </w:rPr>
            </w:pPr>
            <w:r w:rsidRPr="0012708E">
              <w:rPr>
                <w:rFonts w:cs="Times New Roman"/>
              </w:rPr>
              <w:t>These assets are subsequently measured at fair value. Interest income, calculated using the effective interest method, foreign exchange gains and losses and expected credit</w:t>
            </w:r>
            <w:r w:rsidRPr="0012708E">
              <w:rPr>
                <w:rFonts w:cs="Times New Roman"/>
                <w:rtl/>
                <w:cs/>
              </w:rPr>
              <w:t xml:space="preserve"> </w:t>
            </w:r>
            <w:r w:rsidRPr="0012708E">
              <w:rPr>
                <w:rFonts w:cs="Times New Roman"/>
                <w:lang w:val="en-US"/>
              </w:rPr>
              <w:t>loss</w:t>
            </w:r>
            <w:r w:rsidRPr="0012708E" w:rsidDel="00590391">
              <w:rPr>
                <w:rFonts w:cs="Times New Roman"/>
              </w:rPr>
              <w:t xml:space="preserve"> </w:t>
            </w:r>
            <w:r w:rsidRPr="0012708E">
              <w:rPr>
                <w:rFonts w:cs="Times New Roman"/>
              </w:rPr>
              <w:t xml:space="preserve">are recognised in profit or loss. Other net gains and losses are recognised in OCI. On derecognition, gains and losses accumulated in OCI are reclassified to profit or loss. </w:t>
            </w:r>
          </w:p>
          <w:p w14:paraId="466AC0C0" w14:textId="74CBCC9E" w:rsidR="0018021E" w:rsidRPr="0012708E" w:rsidRDefault="0018021E" w:rsidP="00F3534A">
            <w:pPr>
              <w:pStyle w:val="BodyText"/>
              <w:spacing w:after="0" w:line="240" w:lineRule="exact"/>
              <w:ind w:left="160" w:hanging="160"/>
              <w:jc w:val="thaiDistribute"/>
              <w:rPr>
                <w:rFonts w:cs="Times New Roman"/>
                <w:lang w:val="en-US"/>
              </w:rPr>
            </w:pPr>
          </w:p>
        </w:tc>
      </w:tr>
      <w:tr w:rsidR="00C8525D" w:rsidRPr="0012708E" w14:paraId="69D0B24B" w14:textId="77777777" w:rsidTr="00D912E0">
        <w:tc>
          <w:tcPr>
            <w:tcW w:w="1800" w:type="dxa"/>
          </w:tcPr>
          <w:p w14:paraId="28A3FE03" w14:textId="23879C60" w:rsidR="00C8525D" w:rsidRPr="0012708E" w:rsidRDefault="00C8525D" w:rsidP="00C8525D">
            <w:pPr>
              <w:pStyle w:val="BodyText"/>
              <w:spacing w:after="0" w:line="240" w:lineRule="atLeast"/>
              <w:ind w:left="-108" w:right="-130"/>
              <w:rPr>
                <w:rFonts w:cs="Times New Roman"/>
              </w:rPr>
            </w:pPr>
            <w:r w:rsidRPr="0012708E">
              <w:rPr>
                <w:rFonts w:cs="Times New Roman"/>
              </w:rPr>
              <w:t xml:space="preserve">Investment in equity </w:t>
            </w:r>
            <w:r w:rsidRPr="0012708E">
              <w:rPr>
                <w:rFonts w:cs="Times New Roman"/>
              </w:rPr>
              <w:br/>
              <w:t xml:space="preserve">  </w:t>
            </w:r>
            <w:r>
              <w:rPr>
                <w:rFonts w:cs="Times New Roman"/>
              </w:rPr>
              <w:t xml:space="preserve"> </w:t>
            </w:r>
            <w:r w:rsidRPr="0012708E">
              <w:rPr>
                <w:rFonts w:cs="Times New Roman"/>
              </w:rPr>
              <w:t>instruments</w:t>
            </w:r>
            <w:r w:rsidRPr="0012708E">
              <w:rPr>
                <w:rFonts w:cs="Times New Roman"/>
              </w:rPr>
              <w:br/>
              <w:t xml:space="preserve"> </w:t>
            </w:r>
            <w:r>
              <w:rPr>
                <w:rFonts w:cs="Times New Roman"/>
              </w:rPr>
              <w:t xml:space="preserve"> </w:t>
            </w:r>
            <w:r w:rsidRPr="0012708E">
              <w:rPr>
                <w:rFonts w:cs="Times New Roman"/>
              </w:rPr>
              <w:t xml:space="preserve"> </w:t>
            </w:r>
            <w:r>
              <w:rPr>
                <w:rFonts w:cs="Times New Roman"/>
              </w:rPr>
              <w:t>measure</w:t>
            </w:r>
            <w:r w:rsidRPr="0012708E">
              <w:rPr>
                <w:rFonts w:cs="Times New Roman"/>
              </w:rPr>
              <w:t>d at</w:t>
            </w:r>
          </w:p>
          <w:p w14:paraId="745F9557" w14:textId="497D0E20" w:rsidR="00C8525D" w:rsidRPr="00A559F0" w:rsidRDefault="00C8525D" w:rsidP="00C8525D">
            <w:pPr>
              <w:pStyle w:val="BodyText"/>
              <w:spacing w:after="0" w:line="240" w:lineRule="atLeast"/>
              <w:ind w:left="-108" w:right="-130"/>
              <w:rPr>
                <w:rFonts w:cstheme="minorBidi"/>
                <w:lang w:bidi="th-TH"/>
              </w:rPr>
            </w:pPr>
            <w:r w:rsidRPr="0012708E">
              <w:rPr>
                <w:rFonts w:cs="Times New Roman"/>
              </w:rPr>
              <w:t xml:space="preserve"> </w:t>
            </w:r>
            <w:r w:rsidR="00D87419">
              <w:rPr>
                <w:rFonts w:cs="Times New Roman"/>
              </w:rPr>
              <w:t xml:space="preserve">  </w:t>
            </w:r>
            <w:r w:rsidR="00A559F0" w:rsidRPr="007E74B4">
              <w:rPr>
                <w:rFonts w:cstheme="minorBidi"/>
                <w:lang w:bidi="th-TH"/>
              </w:rPr>
              <w:t>FV</w:t>
            </w:r>
            <w:r w:rsidR="00CC2B0C" w:rsidRPr="007E74B4">
              <w:rPr>
                <w:rFonts w:cstheme="minorBidi"/>
                <w:lang w:bidi="th-TH"/>
              </w:rPr>
              <w:t>T</w:t>
            </w:r>
            <w:r w:rsidR="00A559F0" w:rsidRPr="007E74B4">
              <w:rPr>
                <w:rFonts w:cstheme="minorBidi"/>
                <w:lang w:bidi="th-TH"/>
              </w:rPr>
              <w:t>PL</w:t>
            </w:r>
          </w:p>
        </w:tc>
        <w:tc>
          <w:tcPr>
            <w:tcW w:w="7344" w:type="dxa"/>
          </w:tcPr>
          <w:p w14:paraId="68FFC898" w14:textId="5D93C641" w:rsidR="00C8525D" w:rsidRDefault="00CE6C06" w:rsidP="00C8525D">
            <w:pPr>
              <w:pStyle w:val="BodyText"/>
              <w:spacing w:after="0" w:line="240" w:lineRule="exact"/>
              <w:ind w:left="160" w:hanging="160"/>
              <w:jc w:val="thaiDistribute"/>
              <w:rPr>
                <w:rFonts w:cstheme="minorBidi"/>
                <w:lang w:bidi="th-TH"/>
              </w:rPr>
            </w:pPr>
            <w:r w:rsidRPr="0012708E">
              <w:rPr>
                <w:rFonts w:cs="Times New Roman"/>
              </w:rPr>
              <w:t>These assets are subsequently measured at fair value.</w:t>
            </w:r>
            <w:r w:rsidR="0089356B">
              <w:rPr>
                <w:rFonts w:cs="Times New Roman"/>
              </w:rPr>
              <w:t xml:space="preserve"> </w:t>
            </w:r>
            <w:r w:rsidR="00D87419">
              <w:rPr>
                <w:rFonts w:cs="Times New Roman"/>
              </w:rPr>
              <w:t>N</w:t>
            </w:r>
            <w:r w:rsidR="006301F6" w:rsidRPr="0012708E">
              <w:rPr>
                <w:rFonts w:cs="Times New Roman"/>
              </w:rPr>
              <w:t>et gains and losses</w:t>
            </w:r>
            <w:r w:rsidR="003174E0">
              <w:rPr>
                <w:rFonts w:cs="Times New Roman"/>
              </w:rPr>
              <w:t xml:space="preserve"> including dividend received</w:t>
            </w:r>
            <w:r w:rsidR="006301F6" w:rsidRPr="0012708E">
              <w:rPr>
                <w:rFonts w:cs="Times New Roman"/>
              </w:rPr>
              <w:t xml:space="preserve"> are recognised in </w:t>
            </w:r>
            <w:r w:rsidR="006301F6">
              <w:rPr>
                <w:rFonts w:cs="Times New Roman"/>
              </w:rPr>
              <w:t>profit or loss</w:t>
            </w:r>
            <w:r w:rsidR="00EA7CE1">
              <w:rPr>
                <w:rFonts w:cs="Times New Roman"/>
              </w:rPr>
              <w:t>.</w:t>
            </w:r>
          </w:p>
          <w:p w14:paraId="7409041E" w14:textId="77777777" w:rsidR="00E8430E" w:rsidRDefault="00E8430E" w:rsidP="00C8525D">
            <w:pPr>
              <w:pStyle w:val="BodyText"/>
              <w:spacing w:after="0" w:line="240" w:lineRule="exact"/>
              <w:ind w:left="160" w:hanging="160"/>
              <w:jc w:val="thaiDistribute"/>
              <w:rPr>
                <w:rFonts w:cstheme="minorBidi"/>
                <w:lang w:bidi="th-TH"/>
              </w:rPr>
            </w:pPr>
          </w:p>
          <w:p w14:paraId="5CCF7131" w14:textId="77777777" w:rsidR="00C850C0" w:rsidRDefault="00C850C0" w:rsidP="00C8525D">
            <w:pPr>
              <w:pStyle w:val="BodyText"/>
              <w:spacing w:after="0" w:line="240" w:lineRule="exact"/>
              <w:ind w:left="160" w:hanging="160"/>
              <w:jc w:val="thaiDistribute"/>
              <w:rPr>
                <w:rFonts w:cstheme="minorBidi"/>
                <w:lang w:bidi="th-TH"/>
              </w:rPr>
            </w:pPr>
          </w:p>
          <w:p w14:paraId="11F11C20" w14:textId="6B08B4CA" w:rsidR="00C850C0" w:rsidRPr="00E8430E" w:rsidRDefault="00C850C0" w:rsidP="00C8525D">
            <w:pPr>
              <w:pStyle w:val="BodyText"/>
              <w:spacing w:after="0" w:line="240" w:lineRule="exact"/>
              <w:ind w:left="160" w:hanging="160"/>
              <w:jc w:val="thaiDistribute"/>
              <w:rPr>
                <w:rFonts w:cstheme="minorBidi"/>
                <w:lang w:bidi="th-TH"/>
              </w:rPr>
            </w:pPr>
          </w:p>
        </w:tc>
      </w:tr>
      <w:tr w:rsidR="00C8525D" w:rsidRPr="0012708E" w14:paraId="058A6394" w14:textId="77777777" w:rsidTr="00D912E0">
        <w:tc>
          <w:tcPr>
            <w:tcW w:w="1800" w:type="dxa"/>
          </w:tcPr>
          <w:p w14:paraId="733DE74A" w14:textId="6CB8357A" w:rsidR="00C8525D" w:rsidRPr="0012708E" w:rsidRDefault="00C8525D" w:rsidP="00C8525D">
            <w:pPr>
              <w:pStyle w:val="BodyText"/>
              <w:spacing w:after="0" w:line="240" w:lineRule="atLeast"/>
              <w:ind w:left="-108" w:right="-130"/>
              <w:rPr>
                <w:rFonts w:cs="Times New Roman"/>
              </w:rPr>
            </w:pPr>
            <w:r w:rsidRPr="0012708E">
              <w:rPr>
                <w:rFonts w:cs="Times New Roman"/>
              </w:rPr>
              <w:t xml:space="preserve">Investment in equity </w:t>
            </w:r>
            <w:r w:rsidRPr="0012708E">
              <w:rPr>
                <w:rFonts w:cs="Times New Roman"/>
              </w:rPr>
              <w:br/>
              <w:t xml:space="preserve">  </w:t>
            </w:r>
            <w:r>
              <w:rPr>
                <w:rFonts w:cs="Times New Roman"/>
              </w:rPr>
              <w:t xml:space="preserve"> </w:t>
            </w:r>
            <w:r w:rsidRPr="0012708E">
              <w:rPr>
                <w:rFonts w:cs="Times New Roman"/>
              </w:rPr>
              <w:t>instruments</w:t>
            </w:r>
            <w:r w:rsidRPr="0012708E">
              <w:rPr>
                <w:rFonts w:cs="Times New Roman"/>
              </w:rPr>
              <w:br/>
              <w:t xml:space="preserve"> </w:t>
            </w:r>
            <w:r>
              <w:rPr>
                <w:rFonts w:cs="Times New Roman"/>
              </w:rPr>
              <w:t xml:space="preserve"> </w:t>
            </w:r>
            <w:r w:rsidRPr="0012708E">
              <w:rPr>
                <w:rFonts w:cs="Times New Roman"/>
              </w:rPr>
              <w:t xml:space="preserve"> designated at</w:t>
            </w:r>
          </w:p>
          <w:p w14:paraId="6753C563" w14:textId="71E88852" w:rsidR="00C8525D" w:rsidRPr="0012708E" w:rsidRDefault="00C8525D" w:rsidP="00C8525D">
            <w:pPr>
              <w:pStyle w:val="BodyText"/>
              <w:spacing w:after="0" w:line="240" w:lineRule="exact"/>
              <w:ind w:left="-108" w:right="-130"/>
              <w:rPr>
                <w:rFonts w:cs="Times New Roman"/>
              </w:rPr>
            </w:pPr>
            <w:r w:rsidRPr="0012708E">
              <w:rPr>
                <w:rFonts w:cs="Times New Roman"/>
              </w:rPr>
              <w:t xml:space="preserve">  </w:t>
            </w:r>
            <w:r>
              <w:rPr>
                <w:rFonts w:cs="Times New Roman"/>
              </w:rPr>
              <w:t xml:space="preserve"> </w:t>
            </w:r>
            <w:r w:rsidRPr="0012708E">
              <w:rPr>
                <w:rFonts w:cs="Times New Roman"/>
              </w:rPr>
              <w:t>FVOCI</w:t>
            </w:r>
          </w:p>
        </w:tc>
        <w:tc>
          <w:tcPr>
            <w:tcW w:w="7344" w:type="dxa"/>
          </w:tcPr>
          <w:p w14:paraId="13C8484D" w14:textId="31DAA6AD" w:rsidR="00C8525D" w:rsidRPr="0012708E" w:rsidRDefault="00C8525D" w:rsidP="00C8525D">
            <w:pPr>
              <w:pStyle w:val="BodyText"/>
              <w:spacing w:after="0" w:line="240" w:lineRule="exact"/>
              <w:ind w:left="160" w:hanging="160"/>
              <w:jc w:val="thaiDistribute"/>
              <w:rPr>
                <w:rFonts w:cs="Times New Roman"/>
              </w:rPr>
            </w:pPr>
            <w:r w:rsidRPr="0012708E">
              <w:rPr>
                <w:rFonts w:cs="Times New Roman"/>
              </w:rPr>
              <w:t>These assets are subsequently measured at fair value. Dividends are recognised as income in profit or loss on the date on which the Group’s right to receive payment is established. Other net gains and losses are recognised in OCI and are never reclassified to profit or loss.</w:t>
            </w:r>
          </w:p>
        </w:tc>
      </w:tr>
    </w:tbl>
    <w:p w14:paraId="22AD02CE" w14:textId="77777777" w:rsidR="00766701" w:rsidRPr="0093239C" w:rsidRDefault="00766701" w:rsidP="00F3534A">
      <w:pPr>
        <w:spacing w:line="240" w:lineRule="atLeast"/>
        <w:ind w:left="540"/>
        <w:rPr>
          <w:rFonts w:cs="Times New Roman"/>
          <w:i/>
          <w:iCs/>
          <w:sz w:val="20"/>
          <w:lang w:bidi="th-TH"/>
        </w:rPr>
      </w:pPr>
    </w:p>
    <w:p w14:paraId="39F601A6" w14:textId="1A6EAB44" w:rsidR="00D51ED0" w:rsidRPr="0012708E" w:rsidRDefault="00D51ED0" w:rsidP="00F3534A">
      <w:pPr>
        <w:spacing w:line="240" w:lineRule="atLeast"/>
        <w:ind w:left="540"/>
        <w:rPr>
          <w:rFonts w:cs="Times New Roman"/>
          <w:i/>
          <w:iCs/>
          <w:szCs w:val="22"/>
          <w:lang w:bidi="th-TH"/>
        </w:rPr>
      </w:pPr>
      <w:r w:rsidRPr="0012708E">
        <w:rPr>
          <w:rFonts w:cs="Times New Roman"/>
          <w:i/>
          <w:iCs/>
          <w:szCs w:val="22"/>
          <w:lang w:bidi="th-TH"/>
        </w:rPr>
        <w:t>Reclassifications</w:t>
      </w:r>
    </w:p>
    <w:p w14:paraId="2DAA138C" w14:textId="77777777" w:rsidR="00D51ED0" w:rsidRPr="0093239C" w:rsidRDefault="00D51ED0">
      <w:pPr>
        <w:pStyle w:val="BodyText"/>
        <w:spacing w:after="0" w:line="240" w:lineRule="atLeast"/>
        <w:ind w:left="1073" w:hanging="540"/>
        <w:jc w:val="both"/>
        <w:rPr>
          <w:rFonts w:cs="Times New Roman"/>
          <w:i/>
          <w:iCs/>
          <w:sz w:val="20"/>
          <w:lang w:val="en-GB" w:bidi="th-TH"/>
        </w:rPr>
      </w:pPr>
    </w:p>
    <w:p w14:paraId="588101C9" w14:textId="0CF55CB2" w:rsidR="004534C3" w:rsidRPr="0012708E" w:rsidRDefault="004534C3">
      <w:pPr>
        <w:pStyle w:val="BodyText"/>
        <w:spacing w:after="0" w:line="240" w:lineRule="atLeast"/>
        <w:ind w:left="540" w:hanging="7"/>
        <w:jc w:val="both"/>
        <w:rPr>
          <w:rFonts w:cs="Times New Roman"/>
          <w:szCs w:val="22"/>
          <w:lang w:val="en-GB" w:bidi="th-TH"/>
        </w:rPr>
      </w:pPr>
      <w:r w:rsidRPr="0012708E">
        <w:rPr>
          <w:rFonts w:cs="Times New Roman"/>
          <w:szCs w:val="22"/>
          <w:lang w:val="en-GB" w:bidi="th-TH"/>
        </w:rPr>
        <w:t xml:space="preserve">Financial assets are not reclassified subsequent to their initial recognition unless the </w:t>
      </w:r>
      <w:r w:rsidR="000C19C8">
        <w:rPr>
          <w:rFonts w:cs="Times New Roman"/>
          <w:szCs w:val="22"/>
          <w:lang w:val="en-GB" w:bidi="th-TH"/>
        </w:rPr>
        <w:t>Group</w:t>
      </w:r>
      <w:r w:rsidRPr="0012708E">
        <w:rPr>
          <w:rFonts w:cs="Times New Roman"/>
          <w:szCs w:val="22"/>
          <w:lang w:val="en-GB" w:bidi="th-TH"/>
        </w:rPr>
        <w:t xml:space="preserve"> changes its business model for managing financial assets, in which case all affected financial assets are reclassified prospectively from the reclassification date.</w:t>
      </w:r>
    </w:p>
    <w:p w14:paraId="13DE2F2D" w14:textId="77777777" w:rsidR="00D51ED0" w:rsidRPr="0093239C" w:rsidRDefault="00D51ED0" w:rsidP="00D51ED0">
      <w:pPr>
        <w:pStyle w:val="BodyText"/>
        <w:spacing w:after="0" w:line="240" w:lineRule="atLeast"/>
        <w:ind w:left="540" w:hanging="7"/>
        <w:jc w:val="both"/>
        <w:rPr>
          <w:rFonts w:cs="Times New Roman"/>
          <w:sz w:val="20"/>
          <w:lang w:val="en-GB" w:bidi="th-TH"/>
        </w:rPr>
      </w:pPr>
    </w:p>
    <w:p w14:paraId="5ECE389D" w14:textId="77777777" w:rsidR="005B45DA" w:rsidRDefault="005B45DA">
      <w:pPr>
        <w:rPr>
          <w:rFonts w:cs="Times New Roman"/>
          <w:i/>
          <w:iCs/>
          <w:szCs w:val="22"/>
          <w:lang w:bidi="th-TH"/>
        </w:rPr>
      </w:pPr>
      <w:r>
        <w:rPr>
          <w:rFonts w:cs="Times New Roman"/>
          <w:i/>
          <w:iCs/>
          <w:szCs w:val="22"/>
          <w:lang w:bidi="th-TH"/>
        </w:rPr>
        <w:br w:type="page"/>
      </w:r>
    </w:p>
    <w:p w14:paraId="4DC48DAA" w14:textId="06E37362" w:rsidR="00D51ED0" w:rsidRPr="0012708E" w:rsidRDefault="00D51ED0" w:rsidP="00D51ED0">
      <w:pPr>
        <w:pStyle w:val="BodyText"/>
        <w:spacing w:after="0" w:line="240" w:lineRule="atLeast"/>
        <w:ind w:left="540" w:hanging="7"/>
        <w:jc w:val="both"/>
        <w:rPr>
          <w:rFonts w:cs="Times New Roman"/>
          <w:i/>
          <w:iCs/>
          <w:szCs w:val="22"/>
          <w:lang w:val="en-GB" w:bidi="th-TH"/>
        </w:rPr>
      </w:pPr>
      <w:r w:rsidRPr="0012708E">
        <w:rPr>
          <w:rFonts w:cs="Times New Roman"/>
          <w:i/>
          <w:iCs/>
          <w:szCs w:val="22"/>
          <w:lang w:val="en-GB" w:bidi="th-TH"/>
        </w:rPr>
        <w:t>Modifications of financial assets</w:t>
      </w:r>
    </w:p>
    <w:p w14:paraId="087B9511" w14:textId="77777777" w:rsidR="00D51ED0" w:rsidRPr="0093239C" w:rsidRDefault="00D51ED0" w:rsidP="00D51ED0">
      <w:pPr>
        <w:pStyle w:val="BodyText"/>
        <w:spacing w:after="0" w:line="240" w:lineRule="atLeast"/>
        <w:ind w:left="540" w:hanging="7"/>
        <w:jc w:val="both"/>
        <w:rPr>
          <w:rFonts w:cs="Times New Roman"/>
          <w:i/>
          <w:iCs/>
          <w:sz w:val="20"/>
          <w:lang w:val="en-GB" w:bidi="th-TH"/>
        </w:rPr>
      </w:pPr>
    </w:p>
    <w:p w14:paraId="08126CA5" w14:textId="77777777" w:rsidR="00D51ED0" w:rsidRPr="0012708E" w:rsidRDefault="00D51ED0" w:rsidP="00D51ED0">
      <w:pPr>
        <w:autoSpaceDE w:val="0"/>
        <w:autoSpaceDN w:val="0"/>
        <w:adjustRightInd w:val="0"/>
        <w:spacing w:line="240" w:lineRule="atLeast"/>
        <w:ind w:left="540"/>
        <w:jc w:val="thaiDistribute"/>
        <w:rPr>
          <w:rFonts w:cs="Times New Roman"/>
          <w:szCs w:val="22"/>
        </w:rPr>
      </w:pPr>
      <w:r w:rsidRPr="0012708E">
        <w:rPr>
          <w:rFonts w:cs="Times New Roman"/>
          <w:szCs w:val="22"/>
        </w:rPr>
        <w:t xml:space="preserve">If the terms of a financial asset are modified, then the Group evaluates whether the cash flows of the modified asset are substantially different. </w:t>
      </w:r>
    </w:p>
    <w:p w14:paraId="4709AB74" w14:textId="77777777" w:rsidR="00C92BF7" w:rsidRPr="0093239C" w:rsidRDefault="00C92BF7" w:rsidP="00D51ED0">
      <w:pPr>
        <w:spacing w:line="240" w:lineRule="atLeast"/>
        <w:ind w:left="540"/>
        <w:jc w:val="thaiDistribute"/>
        <w:rPr>
          <w:rFonts w:cs="Times New Roman"/>
          <w:color w:val="000000"/>
          <w:sz w:val="20"/>
        </w:rPr>
      </w:pPr>
    </w:p>
    <w:p w14:paraId="0938E981" w14:textId="067C4280" w:rsidR="00D51ED0" w:rsidRPr="0012708E" w:rsidRDefault="00D51ED0" w:rsidP="00D51ED0">
      <w:pPr>
        <w:spacing w:line="240" w:lineRule="atLeast"/>
        <w:ind w:left="540"/>
        <w:jc w:val="thaiDistribute"/>
        <w:rPr>
          <w:rFonts w:cs="Times New Roman"/>
          <w:color w:val="000000"/>
          <w:szCs w:val="22"/>
        </w:rPr>
      </w:pPr>
      <w:r w:rsidRPr="0012708E">
        <w:rPr>
          <w:rFonts w:cs="Times New Roman"/>
          <w:color w:val="000000"/>
          <w:szCs w:val="22"/>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 fees received as part of the modification are accounted for as follows: </w:t>
      </w:r>
    </w:p>
    <w:p w14:paraId="680FE4E4" w14:textId="77777777" w:rsidR="001143FA" w:rsidRPr="0093239C" w:rsidRDefault="001143FA" w:rsidP="00D51ED0">
      <w:pPr>
        <w:spacing w:line="240" w:lineRule="atLeast"/>
        <w:ind w:left="540"/>
        <w:jc w:val="thaiDistribute"/>
        <w:rPr>
          <w:rFonts w:cs="Times New Roman"/>
          <w:color w:val="000000"/>
          <w:sz w:val="20"/>
        </w:rPr>
      </w:pPr>
    </w:p>
    <w:p w14:paraId="6762B74D"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 xml:space="preserve">fees that are considered in determining the fair value of the new asset and fees that represent reimbursement of eligible transaction costs are included in the initial measurement of the asset; and </w:t>
      </w:r>
    </w:p>
    <w:p w14:paraId="511F0314" w14:textId="77777777" w:rsidR="00D51ED0"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other fees are included in profit or loss as part of the gain or loss on derecognition.</w:t>
      </w:r>
    </w:p>
    <w:p w14:paraId="39F5C7BF" w14:textId="77777777" w:rsidR="001E70CA" w:rsidRPr="0093239C" w:rsidRDefault="001E70CA" w:rsidP="001E70CA">
      <w:pPr>
        <w:autoSpaceDE w:val="0"/>
        <w:autoSpaceDN w:val="0"/>
        <w:adjustRightInd w:val="0"/>
        <w:spacing w:line="240" w:lineRule="atLeast"/>
        <w:ind w:left="540"/>
        <w:jc w:val="thaiDistribute"/>
        <w:rPr>
          <w:sz w:val="20"/>
        </w:rPr>
      </w:pPr>
    </w:p>
    <w:p w14:paraId="1BE14145" w14:textId="77777777" w:rsidR="00D51ED0" w:rsidRPr="0012708E" w:rsidRDefault="00D51ED0" w:rsidP="00D51ED0">
      <w:pPr>
        <w:spacing w:line="240" w:lineRule="atLeast"/>
        <w:ind w:left="540"/>
        <w:jc w:val="thaiDistribute"/>
        <w:rPr>
          <w:rFonts w:cs="Times New Roman"/>
          <w:color w:val="000000"/>
          <w:szCs w:val="22"/>
        </w:rPr>
      </w:pPr>
      <w:r w:rsidRPr="0012708E">
        <w:rPr>
          <w:rFonts w:cs="Times New Roman"/>
          <w:color w:val="000000"/>
          <w:szCs w:val="22"/>
        </w:rPr>
        <w:t xml:space="preserve">If cash flows are modified when the borrower is in financial difficulties, then the objective of the modification is usually to maximise recovery of the original contractual terms rather than to originate a new asset with substantially different terms. If the Group plans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 </w:t>
      </w:r>
    </w:p>
    <w:p w14:paraId="44B8F038" w14:textId="3A4E66DF" w:rsidR="00250E6E" w:rsidRPr="0093239C" w:rsidRDefault="00250E6E" w:rsidP="009A6FFB">
      <w:pPr>
        <w:autoSpaceDE w:val="0"/>
        <w:autoSpaceDN w:val="0"/>
        <w:adjustRightInd w:val="0"/>
        <w:spacing w:line="240" w:lineRule="atLeast"/>
        <w:ind w:left="540"/>
        <w:jc w:val="thaiDistribute"/>
        <w:rPr>
          <w:rFonts w:cs="Times New Roman"/>
          <w:color w:val="000000"/>
          <w:sz w:val="20"/>
        </w:rPr>
      </w:pPr>
    </w:p>
    <w:p w14:paraId="1045151C" w14:textId="5F72732A" w:rsidR="00D51ED0" w:rsidRPr="0012708E" w:rsidRDefault="00D51ED0" w:rsidP="00D51ED0">
      <w:pPr>
        <w:spacing w:line="240" w:lineRule="atLeast"/>
        <w:ind w:left="540"/>
        <w:jc w:val="thaiDistribute"/>
        <w:rPr>
          <w:rFonts w:cs="Times New Roman"/>
          <w:color w:val="000000"/>
          <w:szCs w:val="22"/>
        </w:rPr>
      </w:pPr>
      <w:r w:rsidRPr="0012708E">
        <w:rPr>
          <w:rFonts w:cs="Times New Roman"/>
          <w:color w:val="000000"/>
          <w:szCs w:val="22"/>
        </w:rPr>
        <w:t xml:space="preserve">If the modification of a financial asset measured at amortised cost or FVOCI does not result in derecognition of the financial asset, then the Group first recalculates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63B67A06" w14:textId="77777777" w:rsidR="009A6FFB" w:rsidRDefault="009A6FFB" w:rsidP="00D51ED0">
      <w:pPr>
        <w:spacing w:line="240" w:lineRule="atLeast"/>
        <w:ind w:left="540"/>
        <w:jc w:val="thaiDistribute"/>
        <w:rPr>
          <w:rFonts w:cstheme="minorBidi"/>
          <w:color w:val="000000"/>
          <w:szCs w:val="28"/>
          <w:lang w:bidi="th-TH"/>
        </w:rPr>
      </w:pPr>
    </w:p>
    <w:p w14:paraId="622B1550" w14:textId="33732746" w:rsidR="00D51ED0" w:rsidRDefault="00D51ED0" w:rsidP="00D51ED0">
      <w:pPr>
        <w:spacing w:line="240" w:lineRule="atLeast"/>
        <w:ind w:left="540"/>
        <w:jc w:val="thaiDistribute"/>
        <w:rPr>
          <w:rFonts w:cs="Times New Roman"/>
          <w:color w:val="000000"/>
          <w:szCs w:val="22"/>
        </w:rPr>
      </w:pPr>
      <w:r w:rsidRPr="0012708E">
        <w:rPr>
          <w:rFonts w:cs="Times New Roman"/>
          <w:color w:val="000000"/>
          <w:szCs w:val="22"/>
        </w:rPr>
        <w:t>If such a modification is carried out because of financial difficulties of the borrower then the gain or loss is presented together with expected credit loss. In other cases, it is presented as interest income calculated using the effective interest rate method.</w:t>
      </w:r>
    </w:p>
    <w:p w14:paraId="79EB9B3E" w14:textId="77777777" w:rsidR="00A05D2D" w:rsidRDefault="00A05D2D" w:rsidP="00D51ED0">
      <w:pPr>
        <w:spacing w:line="240" w:lineRule="atLeast"/>
        <w:ind w:left="540"/>
        <w:jc w:val="thaiDistribute"/>
        <w:rPr>
          <w:rFonts w:cs="Times New Roman"/>
          <w:color w:val="000000"/>
          <w:szCs w:val="22"/>
        </w:rPr>
      </w:pPr>
    </w:p>
    <w:p w14:paraId="0966B276" w14:textId="6F7B0E2F" w:rsidR="002F5967" w:rsidRPr="00B307D0" w:rsidRDefault="002F5967" w:rsidP="00D51ED0">
      <w:pPr>
        <w:spacing w:line="240" w:lineRule="atLeast"/>
        <w:ind w:left="540"/>
        <w:jc w:val="thaiDistribute"/>
        <w:rPr>
          <w:rFonts w:cs="Times New Roman"/>
          <w:i/>
          <w:iCs/>
          <w:color w:val="000000"/>
          <w:szCs w:val="22"/>
        </w:rPr>
      </w:pPr>
      <w:r w:rsidRPr="00B307D0">
        <w:rPr>
          <w:rFonts w:cs="Times New Roman"/>
          <w:i/>
          <w:iCs/>
          <w:color w:val="000000"/>
          <w:szCs w:val="22"/>
        </w:rPr>
        <w:t>Financial guarantee cont</w:t>
      </w:r>
      <w:r w:rsidR="005B45DA">
        <w:rPr>
          <w:rFonts w:cs="Times New Roman"/>
          <w:i/>
          <w:iCs/>
          <w:color w:val="000000"/>
          <w:szCs w:val="22"/>
        </w:rPr>
        <w:t>r</w:t>
      </w:r>
      <w:r w:rsidRPr="00B307D0">
        <w:rPr>
          <w:rFonts w:cs="Times New Roman"/>
          <w:i/>
          <w:iCs/>
          <w:color w:val="000000"/>
          <w:szCs w:val="22"/>
        </w:rPr>
        <w:t>acts held</w:t>
      </w:r>
    </w:p>
    <w:p w14:paraId="4A4CF882" w14:textId="05E66F9E" w:rsidR="004534C3" w:rsidRDefault="004534C3" w:rsidP="00D51ED0">
      <w:pPr>
        <w:spacing w:line="240" w:lineRule="atLeast"/>
        <w:ind w:left="540"/>
        <w:jc w:val="thaiDistribute"/>
        <w:rPr>
          <w:rFonts w:cs="Times New Roman"/>
          <w:color w:val="000000"/>
          <w:szCs w:val="22"/>
        </w:rPr>
      </w:pPr>
    </w:p>
    <w:p w14:paraId="715BFDCC" w14:textId="689ABB75" w:rsidR="00095898" w:rsidRDefault="00095898" w:rsidP="00095898">
      <w:pPr>
        <w:ind w:left="540"/>
        <w:jc w:val="both"/>
        <w:rPr>
          <w:rFonts w:cs="Times New Roman"/>
        </w:rPr>
      </w:pPr>
      <w:r w:rsidRPr="00945B37">
        <w:rPr>
          <w:rFonts w:cs="Times New Roman"/>
        </w:rPr>
        <w:t xml:space="preserve">The </w:t>
      </w:r>
      <w:r w:rsidR="0055034E">
        <w:rPr>
          <w:rFonts w:cs="Times New Roman"/>
        </w:rPr>
        <w:t>Group</w:t>
      </w:r>
      <w:r w:rsidR="0055034E" w:rsidRPr="00945B37">
        <w:rPr>
          <w:rFonts w:cs="Times New Roman"/>
        </w:rPr>
        <w:t xml:space="preserve"> </w:t>
      </w:r>
      <w:r w:rsidRPr="00945B37">
        <w:rPr>
          <w:rFonts w:cs="Times New Roman"/>
        </w:rPr>
        <w:t xml:space="preserve">assesses whether a financial guarantee contract held is an integral element of a financial asset that is accounted for separately. The factors that the </w:t>
      </w:r>
      <w:r w:rsidR="0055034E">
        <w:rPr>
          <w:rFonts w:cs="Times New Roman"/>
        </w:rPr>
        <w:t>Group</w:t>
      </w:r>
      <w:r w:rsidRPr="00945B37">
        <w:rPr>
          <w:rFonts w:cs="Times New Roman"/>
        </w:rPr>
        <w:t xml:space="preserve"> considers when making this assessment include whether: </w:t>
      </w:r>
    </w:p>
    <w:p w14:paraId="34A87814" w14:textId="77777777" w:rsidR="00B729DF" w:rsidRDefault="00B729DF" w:rsidP="00B307D0">
      <w:pPr>
        <w:ind w:left="540"/>
        <w:jc w:val="both"/>
        <w:rPr>
          <w:rFonts w:cs="Times New Roman"/>
        </w:rPr>
      </w:pPr>
    </w:p>
    <w:p w14:paraId="712470AB" w14:textId="4555BC01"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the guarantee is implicitly part of the contractual terms of the debt instrument;</w:t>
      </w:r>
    </w:p>
    <w:p w14:paraId="1E03502D" w14:textId="5FB3187D"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the guarantee is required by laws and regulations that govern the contract of the debt instrument;</w:t>
      </w:r>
    </w:p>
    <w:p w14:paraId="00279229" w14:textId="6C030AE6"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the guarantee is entered into at the same time as and in contemplation of the debt instrument; and</w:t>
      </w:r>
    </w:p>
    <w:p w14:paraId="091EF123" w14:textId="4AB1BCE3"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 xml:space="preserve">the guarantee is given by </w:t>
      </w:r>
      <w:r w:rsidR="00A51998" w:rsidRPr="00AB5DFA">
        <w:rPr>
          <w:szCs w:val="22"/>
        </w:rPr>
        <w:t xml:space="preserve">the </w:t>
      </w:r>
      <w:r w:rsidR="00A51998">
        <w:rPr>
          <w:szCs w:val="22"/>
        </w:rPr>
        <w:t>Parent</w:t>
      </w:r>
      <w:r w:rsidR="00A51998" w:rsidRPr="00AB5DFA">
        <w:rPr>
          <w:szCs w:val="22"/>
        </w:rPr>
        <w:t xml:space="preserve"> of the borrower or another company within the borrower’s group</w:t>
      </w:r>
      <w:r w:rsidRPr="00B307D0">
        <w:rPr>
          <w:szCs w:val="22"/>
        </w:rPr>
        <w:t xml:space="preserve">. </w:t>
      </w:r>
    </w:p>
    <w:p w14:paraId="6CCE19F6" w14:textId="77777777" w:rsidR="00766701" w:rsidRDefault="00766701" w:rsidP="00B307D0">
      <w:pPr>
        <w:spacing w:line="240" w:lineRule="atLeast"/>
        <w:ind w:left="540"/>
        <w:jc w:val="both"/>
        <w:rPr>
          <w:rFonts w:cs="Times New Roman"/>
        </w:rPr>
      </w:pPr>
    </w:p>
    <w:p w14:paraId="6844F74D" w14:textId="327FD2FE" w:rsidR="00095898" w:rsidRPr="00ED5150" w:rsidRDefault="00095898" w:rsidP="00B307D0">
      <w:pPr>
        <w:spacing w:line="240" w:lineRule="atLeast"/>
        <w:ind w:left="540"/>
        <w:jc w:val="both"/>
        <w:rPr>
          <w:rFonts w:cs="Times New Roman"/>
        </w:rPr>
      </w:pPr>
      <w:r w:rsidRPr="00ED5150">
        <w:rPr>
          <w:rFonts w:cs="Times New Roman"/>
        </w:rPr>
        <w:t xml:space="preserve">If the </w:t>
      </w:r>
      <w:r w:rsidR="0055034E">
        <w:rPr>
          <w:rFonts w:cs="Times New Roman"/>
        </w:rPr>
        <w:t>Group</w:t>
      </w:r>
      <w:r w:rsidRPr="00ED5150">
        <w:rPr>
          <w:rFonts w:cs="Times New Roman"/>
        </w:rPr>
        <w:t xml:space="preserve"> determines that the guarantee is an integral element of the financial asset, then any premium payable in connection with the initial recognition of the financial asset is treated as a transaction cost of acquiring it. The </w:t>
      </w:r>
      <w:r w:rsidR="0055034E">
        <w:rPr>
          <w:rFonts w:cs="Times New Roman"/>
        </w:rPr>
        <w:t>Group</w:t>
      </w:r>
      <w:r w:rsidRPr="00ED5150">
        <w:rPr>
          <w:rFonts w:cs="Times New Roman"/>
        </w:rPr>
        <w:t xml:space="preserve"> considers the effect of the </w:t>
      </w:r>
      <w:r w:rsidR="00A0156F">
        <w:rPr>
          <w:rFonts w:cs="Times New Roman"/>
        </w:rPr>
        <w:t>f</w:t>
      </w:r>
      <w:r w:rsidR="00A0156F" w:rsidRPr="00A0156F">
        <w:rPr>
          <w:rFonts w:cs="Times New Roman"/>
        </w:rPr>
        <w:t>inancial guarantee contacts held</w:t>
      </w:r>
      <w:r w:rsidRPr="00ED5150">
        <w:rPr>
          <w:rFonts w:cs="Times New Roman"/>
        </w:rPr>
        <w:t xml:space="preserve"> when measuring the fair value of the debt instrument and when measuring </w:t>
      </w:r>
      <w:r>
        <w:rPr>
          <w:rFonts w:cs="Times New Roman"/>
        </w:rPr>
        <w:t>expected credit losses (“ECL”)</w:t>
      </w:r>
      <w:r w:rsidRPr="00ED5150">
        <w:rPr>
          <w:rFonts w:cs="Times New Roman"/>
        </w:rPr>
        <w:t xml:space="preserve">. </w:t>
      </w:r>
    </w:p>
    <w:p w14:paraId="38D02297" w14:textId="77777777" w:rsidR="00095898" w:rsidRDefault="00095898" w:rsidP="00B307D0">
      <w:pPr>
        <w:ind w:left="540"/>
        <w:rPr>
          <w:rFonts w:cs="Times New Roman"/>
        </w:rPr>
      </w:pPr>
    </w:p>
    <w:p w14:paraId="550C995D" w14:textId="77777777" w:rsidR="005B45DA" w:rsidRDefault="005B45DA">
      <w:pPr>
        <w:rPr>
          <w:rFonts w:cs="Times New Roman"/>
        </w:rPr>
      </w:pPr>
      <w:r>
        <w:rPr>
          <w:rFonts w:cs="Times New Roman"/>
        </w:rPr>
        <w:br w:type="page"/>
      </w:r>
    </w:p>
    <w:p w14:paraId="23CBC7BC" w14:textId="285EB9DA" w:rsidR="00095898" w:rsidRDefault="00095898" w:rsidP="00B307D0">
      <w:pPr>
        <w:spacing w:line="240" w:lineRule="atLeast"/>
        <w:ind w:left="540"/>
        <w:jc w:val="both"/>
        <w:rPr>
          <w:rFonts w:cs="Times New Roman"/>
        </w:rPr>
      </w:pPr>
      <w:r w:rsidRPr="00ED5150">
        <w:rPr>
          <w:rFonts w:cs="Times New Roman"/>
        </w:rPr>
        <w:t xml:space="preserve">If the </w:t>
      </w:r>
      <w:r w:rsidR="0055034E">
        <w:rPr>
          <w:rFonts w:cs="Times New Roman"/>
        </w:rPr>
        <w:t>Group</w:t>
      </w:r>
      <w:r w:rsidRPr="00ED5150">
        <w:rPr>
          <w:rFonts w:cs="Times New Roman"/>
        </w:rPr>
        <w:t xml:space="preserve"> determines that the guarantee is not an integral element of the financial asset, then it recognises an asset representing any prepayment of guarantee premium and a right to compensation for credit losses. A prepaid premium asset is recognised only if </w:t>
      </w:r>
      <w:r w:rsidRPr="00CE4751">
        <w:rPr>
          <w:rFonts w:cs="Times New Roman"/>
        </w:rPr>
        <w:t xml:space="preserve">the </w:t>
      </w:r>
      <w:r w:rsidR="000F6D53" w:rsidRPr="00CE4751">
        <w:rPr>
          <w:rFonts w:cs="Times New Roman"/>
        </w:rPr>
        <w:t>risk</w:t>
      </w:r>
      <w:r w:rsidR="00C125F5">
        <w:rPr>
          <w:rFonts w:cs="Times New Roman"/>
        </w:rPr>
        <w:t>s</w:t>
      </w:r>
      <w:r w:rsidR="000F6D53" w:rsidRPr="00CE4751">
        <w:rPr>
          <w:rFonts w:cs="Times New Roman"/>
        </w:rPr>
        <w:t xml:space="preserve"> </w:t>
      </w:r>
      <w:r w:rsidR="00021317" w:rsidRPr="00C125F5">
        <w:rPr>
          <w:rFonts w:cs="Times New Roman"/>
        </w:rPr>
        <w:t>r</w:t>
      </w:r>
      <w:r w:rsidR="00021317">
        <w:rPr>
          <w:rFonts w:cs="Times New Roman"/>
        </w:rPr>
        <w:t>elated to</w:t>
      </w:r>
      <w:r w:rsidR="000F6D53">
        <w:rPr>
          <w:rFonts w:cs="Times New Roman"/>
        </w:rPr>
        <w:t xml:space="preserve"> </w:t>
      </w:r>
      <w:r w:rsidRPr="00ED5150">
        <w:rPr>
          <w:rFonts w:cs="Times New Roman"/>
        </w:rPr>
        <w:t xml:space="preserve">guaranteed exposure neither is credit-impaired nor has undergone a significant increase in credit risk when the guarantee is acquired. These assets are recognised in “other assets”. The </w:t>
      </w:r>
      <w:r w:rsidR="0055034E">
        <w:rPr>
          <w:rFonts w:cs="Times New Roman"/>
        </w:rPr>
        <w:t>Group</w:t>
      </w:r>
      <w:r w:rsidRPr="00ED5150">
        <w:rPr>
          <w:rFonts w:cs="Times New Roman"/>
        </w:rPr>
        <w:t xml:space="preserve"> presents gains or losses on a compensation right in profit or loss in the line item “expected credit loss”.</w:t>
      </w:r>
    </w:p>
    <w:p w14:paraId="4096B9A0" w14:textId="77777777" w:rsidR="00095898" w:rsidRPr="0012708E" w:rsidRDefault="00095898" w:rsidP="00CE4751">
      <w:pPr>
        <w:spacing w:line="240" w:lineRule="atLeast"/>
        <w:ind w:left="540"/>
        <w:jc w:val="thaiDistribute"/>
        <w:rPr>
          <w:rFonts w:cs="Times New Roman"/>
          <w:color w:val="000000"/>
          <w:szCs w:val="22"/>
        </w:rPr>
      </w:pPr>
    </w:p>
    <w:p w14:paraId="55E83D65" w14:textId="09F21F38" w:rsidR="004534C3" w:rsidRPr="0012708E" w:rsidRDefault="004534C3" w:rsidP="004534C3">
      <w:pPr>
        <w:spacing w:line="240" w:lineRule="atLeast"/>
        <w:ind w:left="540"/>
        <w:jc w:val="thaiDistribute"/>
        <w:rPr>
          <w:rFonts w:cs="Times New Roman"/>
          <w:i/>
          <w:iCs/>
          <w:color w:val="000000"/>
          <w:szCs w:val="22"/>
        </w:rPr>
      </w:pPr>
      <w:r w:rsidRPr="0012708E">
        <w:rPr>
          <w:rFonts w:cs="Times New Roman"/>
          <w:i/>
          <w:iCs/>
          <w:color w:val="000000"/>
          <w:szCs w:val="22"/>
        </w:rPr>
        <w:t>Classification, measurement and gains and losses of financial liabilities</w:t>
      </w:r>
    </w:p>
    <w:p w14:paraId="49881DBD" w14:textId="77777777" w:rsidR="004534C3" w:rsidRPr="0012708E" w:rsidRDefault="004534C3" w:rsidP="004534C3">
      <w:pPr>
        <w:spacing w:line="240" w:lineRule="atLeast"/>
        <w:ind w:left="540"/>
        <w:jc w:val="thaiDistribute"/>
        <w:rPr>
          <w:rFonts w:cs="Times New Roman"/>
          <w:color w:val="000000"/>
          <w:szCs w:val="22"/>
        </w:rPr>
      </w:pPr>
    </w:p>
    <w:p w14:paraId="7454B273" w14:textId="2F9E4ACF" w:rsidR="004534C3" w:rsidRPr="0012708E" w:rsidRDefault="004534C3" w:rsidP="004534C3">
      <w:pPr>
        <w:spacing w:line="240" w:lineRule="atLeast"/>
        <w:ind w:left="540"/>
        <w:jc w:val="thaiDistribute"/>
        <w:rPr>
          <w:rFonts w:cs="Times New Roman"/>
          <w:color w:val="000000"/>
          <w:szCs w:val="22"/>
        </w:rPr>
      </w:pPr>
      <w:r w:rsidRPr="0012708E">
        <w:rPr>
          <w:rFonts w:cs="Times New Roman"/>
          <w:color w:val="000000"/>
          <w:szCs w:val="22"/>
        </w:rPr>
        <w:t>On initial recognition, financial liabilities</w:t>
      </w:r>
      <w:r w:rsidR="002143FF" w:rsidRPr="0012708E">
        <w:rPr>
          <w:rFonts w:cs="Times New Roman"/>
          <w:color w:val="000000"/>
          <w:szCs w:val="22"/>
        </w:rPr>
        <w:t>, except undrawn loan commitments and financial guarantee contra</w:t>
      </w:r>
      <w:r w:rsidR="006E620B" w:rsidRPr="0012708E">
        <w:rPr>
          <w:rFonts w:cs="Times New Roman"/>
          <w:color w:val="000000"/>
          <w:szCs w:val="22"/>
        </w:rPr>
        <w:t>c</w:t>
      </w:r>
      <w:r w:rsidR="002143FF" w:rsidRPr="0012708E">
        <w:rPr>
          <w:rFonts w:cs="Times New Roman"/>
          <w:color w:val="000000"/>
          <w:szCs w:val="22"/>
        </w:rPr>
        <w:t>ts,</w:t>
      </w:r>
      <w:r w:rsidRPr="0012708E">
        <w:rPr>
          <w:rFonts w:cs="Times New Roman"/>
          <w:color w:val="000000"/>
          <w:szCs w:val="22"/>
        </w:rPr>
        <w:t xml:space="preserve"> are classified </w:t>
      </w:r>
      <w:r w:rsidR="002143FF" w:rsidRPr="0012708E">
        <w:rPr>
          <w:rFonts w:cs="Times New Roman"/>
          <w:color w:val="000000"/>
          <w:szCs w:val="22"/>
        </w:rPr>
        <w:t xml:space="preserve">and </w:t>
      </w:r>
      <w:r w:rsidRPr="0012708E">
        <w:rPr>
          <w:rFonts w:cs="Times New Roman"/>
          <w:color w:val="000000"/>
          <w:szCs w:val="22"/>
        </w:rPr>
        <w:t>measured at amortised cost using the effective interest method. Interest expense and foreign exchange gains and losses are recognised in profit or loss. Any gain or loss on derecognition is also recognised in profit or loss.</w:t>
      </w:r>
    </w:p>
    <w:p w14:paraId="3AB06971" w14:textId="608293AB" w:rsidR="00DF1330" w:rsidRPr="00F25782" w:rsidRDefault="00DF1330" w:rsidP="00F25782">
      <w:pPr>
        <w:spacing w:line="240" w:lineRule="atLeast"/>
        <w:ind w:left="540"/>
        <w:jc w:val="thaiDistribute"/>
        <w:rPr>
          <w:rFonts w:cs="Times New Roman"/>
          <w:color w:val="000000"/>
          <w:szCs w:val="22"/>
        </w:rPr>
      </w:pPr>
    </w:p>
    <w:p w14:paraId="7471B77D" w14:textId="27FAE6B6" w:rsidR="004534C3" w:rsidRPr="0012708E" w:rsidRDefault="004534C3" w:rsidP="004534C3">
      <w:pPr>
        <w:spacing w:line="240" w:lineRule="atLeast"/>
        <w:ind w:left="540"/>
        <w:jc w:val="thaiDistribute"/>
        <w:rPr>
          <w:rFonts w:cs="Times New Roman"/>
          <w:i/>
          <w:iCs/>
          <w:color w:val="000000"/>
          <w:szCs w:val="22"/>
        </w:rPr>
      </w:pPr>
      <w:r w:rsidRPr="0012708E">
        <w:rPr>
          <w:rFonts w:cs="Times New Roman"/>
          <w:i/>
          <w:iCs/>
          <w:color w:val="000000"/>
          <w:szCs w:val="22"/>
        </w:rPr>
        <w:t xml:space="preserve">Modifications of financial liabilities </w:t>
      </w:r>
    </w:p>
    <w:p w14:paraId="49992142" w14:textId="77777777" w:rsidR="004534C3" w:rsidRPr="0012708E" w:rsidRDefault="004534C3" w:rsidP="004534C3">
      <w:pPr>
        <w:spacing w:line="240" w:lineRule="atLeast"/>
        <w:ind w:left="540"/>
        <w:jc w:val="thaiDistribute"/>
        <w:rPr>
          <w:rFonts w:cs="Times New Roman"/>
          <w:color w:val="000000"/>
          <w:szCs w:val="22"/>
        </w:rPr>
      </w:pPr>
    </w:p>
    <w:p w14:paraId="4837340C" w14:textId="7A5993BA" w:rsidR="004534C3" w:rsidRDefault="004534C3" w:rsidP="00D17A3F">
      <w:pPr>
        <w:spacing w:line="240" w:lineRule="atLeast"/>
        <w:ind w:left="540"/>
        <w:jc w:val="thaiDistribute"/>
        <w:rPr>
          <w:rFonts w:cs="Times New Roman"/>
          <w:color w:val="000000"/>
          <w:szCs w:val="22"/>
        </w:rPr>
      </w:pPr>
      <w:r w:rsidRPr="0012708E">
        <w:rPr>
          <w:rFonts w:cs="Times New Roman"/>
          <w:color w:val="000000"/>
          <w:szCs w:val="22"/>
        </w:rPr>
        <w:t xml:space="preserve">The </w:t>
      </w:r>
      <w:r w:rsidR="00591E74">
        <w:rPr>
          <w:rFonts w:cs="Times New Roman"/>
          <w:color w:val="000000"/>
          <w:szCs w:val="22"/>
        </w:rPr>
        <w:t>Group</w:t>
      </w:r>
      <w:r w:rsidRPr="0012708E">
        <w:rPr>
          <w:rFonts w:cs="Times New Roman"/>
          <w:color w:val="000000"/>
          <w:szCs w:val="22"/>
        </w:rPr>
        <w:t xml:space="preserve"> derecognises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assets transferred and new liabilities assumed.</w:t>
      </w:r>
    </w:p>
    <w:p w14:paraId="598541C1" w14:textId="77777777" w:rsidR="001D54B1" w:rsidRPr="0012708E" w:rsidRDefault="001D54B1" w:rsidP="00D17A3F">
      <w:pPr>
        <w:spacing w:line="240" w:lineRule="atLeast"/>
        <w:ind w:left="540"/>
        <w:jc w:val="thaiDistribute"/>
        <w:rPr>
          <w:rFonts w:cs="Times New Roman"/>
          <w:color w:val="000000"/>
          <w:szCs w:val="22"/>
        </w:rPr>
      </w:pPr>
    </w:p>
    <w:p w14:paraId="7BFB29AE" w14:textId="4E6ECECA" w:rsidR="00C92BF7" w:rsidRDefault="004534C3" w:rsidP="0093239C">
      <w:pPr>
        <w:spacing w:line="240" w:lineRule="atLeast"/>
        <w:ind w:left="540"/>
        <w:jc w:val="thaiDistribute"/>
        <w:rPr>
          <w:rFonts w:cs="Times New Roman"/>
          <w:color w:val="000000"/>
          <w:szCs w:val="22"/>
        </w:rPr>
      </w:pPr>
      <w:r w:rsidRPr="0012708E">
        <w:rPr>
          <w:rFonts w:cs="Times New Roman"/>
          <w:color w:val="000000"/>
          <w:szCs w:val="22"/>
        </w:rPr>
        <w:t>If the modification of a financial liability is not accounted for derecognition, then the amortised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gain or loss is adjusted to reflect current market terms at the time of the modification. Any costs and fees incurred are recognised as an adjustment to the carrying amount of the liability and amortised over the remaining term of the modified financial liability by re-computing the effective interest rate on the instrument.</w:t>
      </w:r>
    </w:p>
    <w:p w14:paraId="443DCB74" w14:textId="5C917529" w:rsidR="00214BCB" w:rsidRDefault="00214BCB" w:rsidP="00F25782">
      <w:pPr>
        <w:spacing w:line="240" w:lineRule="atLeast"/>
        <w:ind w:left="540"/>
        <w:jc w:val="thaiDistribute"/>
        <w:rPr>
          <w:rFonts w:cs="Times New Roman"/>
          <w:color w:val="000000"/>
          <w:szCs w:val="22"/>
        </w:rPr>
      </w:pPr>
    </w:p>
    <w:p w14:paraId="4638BEB7" w14:textId="437CFC5A" w:rsidR="004534C3" w:rsidRPr="0012708E" w:rsidRDefault="004534C3" w:rsidP="00D912E0">
      <w:pPr>
        <w:pStyle w:val="ListParagraph"/>
        <w:spacing w:line="240" w:lineRule="atLeast"/>
        <w:ind w:left="540" w:hanging="540"/>
        <w:jc w:val="both"/>
        <w:rPr>
          <w:i/>
          <w:iCs/>
        </w:rPr>
      </w:pPr>
      <w:r w:rsidRPr="0012708E">
        <w:rPr>
          <w:i/>
          <w:iCs/>
          <w:szCs w:val="22"/>
          <w:lang w:bidi="th-TH"/>
        </w:rPr>
        <w:t>(3)</w:t>
      </w:r>
      <w:r w:rsidRPr="0012708E">
        <w:rPr>
          <w:i/>
          <w:iCs/>
          <w:szCs w:val="22"/>
          <w:lang w:bidi="th-TH"/>
        </w:rPr>
        <w:tab/>
        <w:t>Derecognition</w:t>
      </w:r>
      <w:r w:rsidRPr="0012708E">
        <w:rPr>
          <w:i/>
          <w:iCs/>
        </w:rPr>
        <w:t xml:space="preserve"> and offsetting</w:t>
      </w:r>
    </w:p>
    <w:p w14:paraId="7357B94C" w14:textId="77777777" w:rsidR="004534C3" w:rsidRPr="00C92BF7" w:rsidRDefault="004534C3" w:rsidP="00D51ED0">
      <w:pPr>
        <w:spacing w:line="240" w:lineRule="atLeast"/>
        <w:ind w:left="540"/>
        <w:jc w:val="thaiDistribute"/>
        <w:rPr>
          <w:rFonts w:cs="Times New Roman"/>
          <w:color w:val="000000"/>
          <w:sz w:val="20"/>
        </w:rPr>
      </w:pPr>
    </w:p>
    <w:p w14:paraId="68FB3656" w14:textId="076C97C4" w:rsidR="00D51ED0" w:rsidRPr="0012708E" w:rsidRDefault="00D51ED0" w:rsidP="00D51ED0">
      <w:pPr>
        <w:spacing w:line="240" w:lineRule="atLeast"/>
        <w:ind w:left="540"/>
        <w:jc w:val="thaiDistribute"/>
        <w:rPr>
          <w:rFonts w:cs="Times New Roman"/>
          <w:i/>
          <w:iCs/>
          <w:color w:val="000000"/>
          <w:szCs w:val="22"/>
        </w:rPr>
      </w:pPr>
      <w:r w:rsidRPr="0012708E">
        <w:rPr>
          <w:rFonts w:cs="Times New Roman"/>
          <w:i/>
          <w:iCs/>
          <w:color w:val="000000"/>
          <w:szCs w:val="22"/>
        </w:rPr>
        <w:t>Derecognition of financial assets</w:t>
      </w:r>
    </w:p>
    <w:p w14:paraId="08606520" w14:textId="77777777" w:rsidR="00D51ED0" w:rsidRPr="00C92BF7" w:rsidRDefault="00D51ED0" w:rsidP="00D51ED0">
      <w:pPr>
        <w:spacing w:line="240" w:lineRule="atLeast"/>
        <w:ind w:left="540"/>
        <w:jc w:val="thaiDistribute"/>
        <w:rPr>
          <w:rFonts w:cs="Times New Roman"/>
          <w:color w:val="000000"/>
          <w:sz w:val="20"/>
        </w:rPr>
      </w:pPr>
    </w:p>
    <w:p w14:paraId="751434F8" w14:textId="13376099" w:rsidR="00D51ED0" w:rsidRPr="0012708E" w:rsidRDefault="00D51ED0" w:rsidP="00D51ED0">
      <w:pPr>
        <w:autoSpaceDE w:val="0"/>
        <w:autoSpaceDN w:val="0"/>
        <w:adjustRightInd w:val="0"/>
        <w:ind w:left="540"/>
        <w:jc w:val="thaiDistribute"/>
        <w:rPr>
          <w:rFonts w:cs="Times New Roman"/>
          <w:szCs w:val="22"/>
        </w:rPr>
      </w:pPr>
      <w:r w:rsidRPr="0012708E">
        <w:rPr>
          <w:rFonts w:cs="Times New Roman"/>
          <w:szCs w:val="22"/>
        </w:rPr>
        <w:t xml:space="preserve">The Group derecognises a financial asset when the contractual rights to </w:t>
      </w:r>
      <w:r w:rsidR="00467B5C">
        <w:rPr>
          <w:rFonts w:cs="Times New Roman"/>
          <w:szCs w:val="22"/>
        </w:rPr>
        <w:t xml:space="preserve">receive </w:t>
      </w:r>
      <w:r w:rsidRPr="0012708E">
        <w:rPr>
          <w:rFonts w:cs="Times New Roman"/>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3E87318E" w14:textId="07207D0B" w:rsidR="00D661B8" w:rsidRPr="00F25782" w:rsidRDefault="00D661B8" w:rsidP="00F25782">
      <w:pPr>
        <w:spacing w:line="240" w:lineRule="atLeast"/>
        <w:ind w:left="540"/>
        <w:jc w:val="thaiDistribute"/>
        <w:rPr>
          <w:rFonts w:cs="Times New Roman"/>
          <w:color w:val="000000"/>
          <w:szCs w:val="22"/>
        </w:rPr>
      </w:pPr>
    </w:p>
    <w:p w14:paraId="5453BE16" w14:textId="7AEE2BA8" w:rsidR="00D51ED0" w:rsidRPr="0012708E" w:rsidRDefault="00D51ED0"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2"/>
        </w:rPr>
      </w:pPr>
      <w:r w:rsidRPr="0012708E">
        <w:rPr>
          <w:rFonts w:cs="Times New Roman"/>
          <w:i/>
          <w:iCs/>
          <w:color w:val="000000"/>
          <w:szCs w:val="22"/>
        </w:rPr>
        <w:t>Derecognition of financial liabilities</w:t>
      </w:r>
    </w:p>
    <w:p w14:paraId="1A340504" w14:textId="77777777" w:rsidR="00CB53A2" w:rsidRPr="0012708E" w:rsidRDefault="00CB53A2"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p>
    <w:p w14:paraId="6C857C16" w14:textId="53249B7A" w:rsidR="00B42076" w:rsidRDefault="00D51ED0" w:rsidP="000A3D7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12708E">
        <w:rPr>
          <w:rFonts w:cs="Times New Roman"/>
          <w:color w:val="000000"/>
          <w:szCs w:val="22"/>
        </w:rPr>
        <w:t>The Group derecognises a financial liability when its contractual obligations are discharged, cancelled or expired.</w:t>
      </w:r>
      <w:r w:rsidR="00673548" w:rsidRPr="0012708E">
        <w:rPr>
          <w:rFonts w:cs="Times New Roman"/>
          <w:color w:val="000000"/>
          <w:szCs w:val="22"/>
        </w:rPr>
        <w:t xml:space="preserve"> </w:t>
      </w:r>
      <w:r w:rsidR="000A3D7E" w:rsidRPr="0012708E">
        <w:rPr>
          <w:rFonts w:cs="Times New Roman"/>
          <w:color w:val="000000"/>
          <w:szCs w:val="22"/>
        </w:rPr>
        <w:t>The Group also derecognise a financial liability when its terms are modified and the cash flows of the modified liability are substantially different, in which case a new financial liability based on the modified terms is recognised at fair value</w:t>
      </w:r>
      <w:r w:rsidR="000A3D7E" w:rsidRPr="00CE4751">
        <w:rPr>
          <w:rFonts w:cs="Times New Roman"/>
          <w:color w:val="000000"/>
          <w:szCs w:val="22"/>
        </w:rPr>
        <w:t>.</w:t>
      </w:r>
    </w:p>
    <w:p w14:paraId="32F4C10E" w14:textId="77777777" w:rsidR="00256D29" w:rsidRPr="00C92BF7" w:rsidRDefault="00256D29" w:rsidP="000A3D7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p>
    <w:p w14:paraId="20014F28" w14:textId="3E155C46" w:rsidR="00B42076" w:rsidRPr="0012708E" w:rsidRDefault="00B42076" w:rsidP="00484F7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12708E">
        <w:rPr>
          <w:rFonts w:cs="Times New Roman"/>
          <w:color w:val="000000"/>
          <w:szCs w:val="22"/>
        </w:rPr>
        <w:t>The difference between the carrying amount extinguished and the consideration received</w:t>
      </w:r>
      <w:r w:rsidR="00C61861">
        <w:rPr>
          <w:rFonts w:cs="Times New Roman"/>
          <w:color w:val="000000"/>
          <w:szCs w:val="22"/>
        </w:rPr>
        <w:t xml:space="preserve"> or</w:t>
      </w:r>
      <w:r w:rsidRPr="0012708E">
        <w:rPr>
          <w:rFonts w:cs="Times New Roman"/>
          <w:color w:val="000000"/>
          <w:szCs w:val="22"/>
        </w:rPr>
        <w:t xml:space="preserve"> paid is recognised in profit or loss.</w:t>
      </w:r>
    </w:p>
    <w:p w14:paraId="19120C87" w14:textId="4AFCDC6F" w:rsidR="00B42076" w:rsidRPr="00C92BF7" w:rsidRDefault="00B42076">
      <w:pPr>
        <w:rPr>
          <w:rFonts w:cs="Times New Roman"/>
          <w:color w:val="000000"/>
          <w:sz w:val="20"/>
        </w:rPr>
      </w:pPr>
    </w:p>
    <w:p w14:paraId="61227907" w14:textId="77777777" w:rsidR="00073F19" w:rsidRDefault="00073F19">
      <w:pPr>
        <w:rPr>
          <w:rFonts w:cs="Times New Roman"/>
          <w:i/>
          <w:iCs/>
          <w:color w:val="000000"/>
          <w:szCs w:val="22"/>
        </w:rPr>
      </w:pPr>
      <w:r>
        <w:rPr>
          <w:rFonts w:cs="Times New Roman"/>
          <w:i/>
          <w:iCs/>
          <w:color w:val="000000"/>
          <w:szCs w:val="22"/>
        </w:rPr>
        <w:br w:type="page"/>
      </w:r>
    </w:p>
    <w:p w14:paraId="582A14AD" w14:textId="740AE5E5" w:rsidR="00D51ED0" w:rsidRPr="0012708E" w:rsidRDefault="00D51ED0"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8"/>
          <w:lang w:bidi="th-TH"/>
        </w:rPr>
      </w:pPr>
      <w:r w:rsidRPr="0012708E">
        <w:rPr>
          <w:rFonts w:cs="Times New Roman"/>
          <w:i/>
          <w:iCs/>
          <w:color w:val="000000"/>
          <w:szCs w:val="22"/>
        </w:rPr>
        <w:t>Offsetting</w:t>
      </w:r>
    </w:p>
    <w:p w14:paraId="1FB8EF69" w14:textId="77777777" w:rsidR="00CB53A2" w:rsidRPr="00C92BF7" w:rsidRDefault="00CB53A2"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p>
    <w:p w14:paraId="2637C489" w14:textId="4EDC4164" w:rsidR="00D17A3F" w:rsidRDefault="00D51ED0" w:rsidP="00C92BF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12708E">
        <w:rPr>
          <w:rFonts w:cs="Times New Roman"/>
          <w:color w:val="000000"/>
          <w:szCs w:val="22"/>
        </w:rPr>
        <w:t xml:space="preserve">Financial assets and </w:t>
      </w:r>
      <w:r w:rsidR="00D27D2A">
        <w:rPr>
          <w:rFonts w:cs="Times New Roman"/>
          <w:color w:val="000000"/>
          <w:szCs w:val="22"/>
        </w:rPr>
        <w:t xml:space="preserve">financial </w:t>
      </w:r>
      <w:r w:rsidRPr="0012708E">
        <w:rPr>
          <w:rFonts w:cs="Times New Roman"/>
          <w:color w:val="000000"/>
          <w:szCs w:val="22"/>
        </w:rPr>
        <w:t xml:space="preserve">liabilities are offset and the net amount </w:t>
      </w:r>
      <w:r w:rsidR="00A81D35">
        <w:rPr>
          <w:rFonts w:cs="Times New Roman"/>
          <w:color w:val="000000"/>
          <w:szCs w:val="22"/>
        </w:rPr>
        <w:t>presented</w:t>
      </w:r>
      <w:r w:rsidRPr="0012708E">
        <w:rPr>
          <w:rFonts w:cs="Times New Roman"/>
          <w:color w:val="000000"/>
          <w:szCs w:val="22"/>
        </w:rPr>
        <w:t xml:space="preserve"> in the statement of financial position when</w:t>
      </w:r>
      <w:r w:rsidR="00F71DCE">
        <w:rPr>
          <w:rFonts w:cs="Times New Roman"/>
          <w:color w:val="000000"/>
          <w:szCs w:val="22"/>
        </w:rPr>
        <w:t>, and only when,</w:t>
      </w:r>
      <w:r w:rsidRPr="0012708E">
        <w:rPr>
          <w:rFonts w:cs="Times New Roman"/>
          <w:color w:val="000000"/>
          <w:szCs w:val="22"/>
        </w:rPr>
        <w:t xml:space="preserve"> the Group</w:t>
      </w:r>
      <w:r w:rsidR="00F71DCE">
        <w:rPr>
          <w:rFonts w:cs="Times New Roman"/>
          <w:color w:val="000000"/>
          <w:szCs w:val="22"/>
        </w:rPr>
        <w:t xml:space="preserve"> currently</w:t>
      </w:r>
      <w:r w:rsidRPr="0012708E">
        <w:rPr>
          <w:rFonts w:cs="Times New Roman"/>
          <w:color w:val="000000"/>
          <w:szCs w:val="22"/>
        </w:rPr>
        <w:t xml:space="preserve"> has a </w:t>
      </w:r>
      <w:r w:rsidR="002143FF" w:rsidRPr="0012708E">
        <w:rPr>
          <w:rFonts w:cs="Times New Roman"/>
          <w:color w:val="000000"/>
          <w:szCs w:val="22"/>
        </w:rPr>
        <w:t xml:space="preserve">legally </w:t>
      </w:r>
      <w:r w:rsidRPr="0012708E">
        <w:rPr>
          <w:rFonts w:cs="Times New Roman"/>
          <w:color w:val="000000"/>
          <w:szCs w:val="22"/>
        </w:rPr>
        <w:t xml:space="preserve">enforceable right to set off the amounts and the </w:t>
      </w:r>
      <w:r w:rsidR="002143FF" w:rsidRPr="0012708E">
        <w:rPr>
          <w:rFonts w:cs="Times New Roman"/>
          <w:color w:val="000000"/>
          <w:szCs w:val="22"/>
        </w:rPr>
        <w:t>Group intends either to settle them on a net basis o</w:t>
      </w:r>
      <w:r w:rsidR="006E620B" w:rsidRPr="0012708E">
        <w:rPr>
          <w:rFonts w:cs="Times New Roman"/>
          <w:color w:val="000000"/>
          <w:szCs w:val="22"/>
        </w:rPr>
        <w:t>r</w:t>
      </w:r>
      <w:r w:rsidR="002143FF" w:rsidRPr="0012708E">
        <w:rPr>
          <w:rFonts w:cs="Times New Roman"/>
          <w:color w:val="000000"/>
          <w:szCs w:val="22"/>
        </w:rPr>
        <w:t xml:space="preserve"> to realise the ass</w:t>
      </w:r>
      <w:r w:rsidR="006E620B" w:rsidRPr="0012708E">
        <w:rPr>
          <w:rFonts w:cs="Times New Roman"/>
          <w:color w:val="000000"/>
          <w:szCs w:val="22"/>
        </w:rPr>
        <w:t>e</w:t>
      </w:r>
      <w:r w:rsidR="002143FF" w:rsidRPr="0012708E">
        <w:rPr>
          <w:rFonts w:cs="Times New Roman"/>
          <w:color w:val="000000"/>
          <w:szCs w:val="22"/>
        </w:rPr>
        <w:t xml:space="preserve">t and settle the liability simultaneously. </w:t>
      </w:r>
    </w:p>
    <w:p w14:paraId="52F6A10D" w14:textId="77777777" w:rsidR="00D17A3F" w:rsidRPr="00C92BF7" w:rsidRDefault="00D17A3F"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p>
    <w:p w14:paraId="467F83B7" w14:textId="761697F9" w:rsidR="001143FA" w:rsidRPr="0012708E" w:rsidRDefault="001143FA" w:rsidP="001143FA">
      <w:pPr>
        <w:pStyle w:val="ListParagraph"/>
        <w:spacing w:line="240" w:lineRule="atLeast"/>
        <w:ind w:left="540" w:hanging="540"/>
        <w:jc w:val="both"/>
        <w:rPr>
          <w:i/>
          <w:iCs/>
        </w:rPr>
      </w:pPr>
      <w:r w:rsidRPr="0012708E">
        <w:rPr>
          <w:i/>
          <w:iCs/>
          <w:szCs w:val="22"/>
          <w:lang w:bidi="th-TH"/>
        </w:rPr>
        <w:t>(4)</w:t>
      </w:r>
      <w:r w:rsidRPr="0012708E">
        <w:rPr>
          <w:i/>
          <w:iCs/>
          <w:szCs w:val="22"/>
          <w:lang w:bidi="th-TH"/>
        </w:rPr>
        <w:tab/>
      </w:r>
      <w:r w:rsidRPr="0012708E">
        <w:rPr>
          <w:i/>
          <w:iCs/>
        </w:rPr>
        <w:t>Securities purchased under reverse sale-and-repurchase agreements/ Securities sold under sale</w:t>
      </w:r>
      <w:r w:rsidR="00B42076" w:rsidRPr="0012708E">
        <w:rPr>
          <w:i/>
          <w:iCs/>
        </w:rPr>
        <w:t>-</w:t>
      </w:r>
      <w:r w:rsidRPr="0012708E">
        <w:rPr>
          <w:i/>
          <w:iCs/>
        </w:rPr>
        <w:t>and-repurchase agreements</w:t>
      </w:r>
    </w:p>
    <w:p w14:paraId="39BEA6AC" w14:textId="77777777" w:rsidR="001143FA" w:rsidRPr="0012708E" w:rsidRDefault="001143FA" w:rsidP="00F3534A">
      <w:pPr>
        <w:spacing w:line="240" w:lineRule="atLeast"/>
        <w:jc w:val="thaiDistribute"/>
        <w:rPr>
          <w:rFonts w:cs="Times New Roman"/>
          <w:i/>
          <w:iCs/>
          <w:color w:val="000000"/>
          <w:sz w:val="20"/>
        </w:rPr>
      </w:pPr>
    </w:p>
    <w:p w14:paraId="77CC98B5" w14:textId="4967EC0E" w:rsidR="001143FA" w:rsidRDefault="001143FA" w:rsidP="00C92BF7">
      <w:pPr>
        <w:autoSpaceDE w:val="0"/>
        <w:autoSpaceDN w:val="0"/>
        <w:adjustRightInd w:val="0"/>
        <w:ind w:left="540"/>
        <w:jc w:val="thaiDistribute"/>
        <w:rPr>
          <w:rFonts w:cs="Times New Roman"/>
          <w:szCs w:val="22"/>
        </w:rPr>
      </w:pPr>
      <w:r w:rsidRPr="0012708E">
        <w:rPr>
          <w:rFonts w:cs="Times New Roman"/>
          <w:szCs w:val="22"/>
        </w:rPr>
        <w:t>The Group enter</w:t>
      </w:r>
      <w:r w:rsidR="00E67F68">
        <w:rPr>
          <w:rFonts w:cs="Times New Roman"/>
          <w:szCs w:val="22"/>
        </w:rPr>
        <w:t>s</w:t>
      </w:r>
      <w:r w:rsidRPr="0012708E">
        <w:rPr>
          <w:rFonts w:cs="Times New Roman"/>
          <w:szCs w:val="22"/>
        </w:rPr>
        <w:t xml:space="preserve"> into agreements to purchase securities or to sell securities back at certain dates in </w:t>
      </w:r>
      <w:r w:rsidR="00120B9A">
        <w:rPr>
          <w:rFonts w:cs="Times New Roman"/>
          <w:szCs w:val="22"/>
        </w:rPr>
        <w:br/>
      </w:r>
      <w:r w:rsidRPr="0012708E">
        <w:rPr>
          <w:rFonts w:cs="Times New Roman"/>
          <w:szCs w:val="22"/>
        </w:rPr>
        <w:t xml:space="preserve">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w:t>
      </w:r>
      <w:r w:rsidR="00120B9A">
        <w:rPr>
          <w:rFonts w:cs="Times New Roman"/>
          <w:szCs w:val="22"/>
        </w:rPr>
        <w:br/>
      </w:r>
      <w:r w:rsidRPr="0012708E">
        <w:rPr>
          <w:rFonts w:cs="Times New Roman"/>
          <w:szCs w:val="22"/>
        </w:rPr>
        <w:t xml:space="preserve">the underlying securities are treated as collateral to such receivables. Securities sold subject to repurchase commitments are presented as liabilities under the caption of “Interbank and money market items (liabilities)” or “Debt issued and borrowings”, depending upon the type of its counterparty, in </w:t>
      </w:r>
      <w:r w:rsidR="00120B9A">
        <w:rPr>
          <w:rFonts w:cs="Times New Roman"/>
          <w:szCs w:val="22"/>
        </w:rPr>
        <w:br/>
      </w:r>
      <w:r w:rsidRPr="0012708E">
        <w:rPr>
          <w:rFonts w:cs="Times New Roman"/>
          <w:szCs w:val="22"/>
        </w:rPr>
        <w:t xml:space="preserve">the statements of financial position, at the amounts received from the sale of those securities, and </w:t>
      </w:r>
      <w:r w:rsidR="00120B9A">
        <w:rPr>
          <w:rFonts w:cs="Times New Roman"/>
          <w:szCs w:val="22"/>
        </w:rPr>
        <w:br/>
      </w:r>
      <w:r w:rsidRPr="0012708E">
        <w:rPr>
          <w:rFonts w:cs="Times New Roman"/>
          <w:szCs w:val="22"/>
        </w:rPr>
        <w:t>the underlying securities are treated as collateral. The difference between the purchase and sale considerations is recognised as interest income or expenses, as the case may be, over the transaction periods.</w:t>
      </w:r>
    </w:p>
    <w:p w14:paraId="32D7B405" w14:textId="77777777" w:rsidR="00AD5AC0" w:rsidRDefault="00AD5AC0" w:rsidP="00C92BF7">
      <w:pPr>
        <w:autoSpaceDE w:val="0"/>
        <w:autoSpaceDN w:val="0"/>
        <w:adjustRightInd w:val="0"/>
        <w:ind w:left="540"/>
        <w:jc w:val="thaiDistribute"/>
        <w:rPr>
          <w:rFonts w:cs="Times New Roman"/>
          <w:szCs w:val="22"/>
        </w:rPr>
      </w:pPr>
    </w:p>
    <w:p w14:paraId="19930311" w14:textId="77777777" w:rsidR="00AD5AC0" w:rsidRPr="00AB5DFA" w:rsidRDefault="00AD5AC0" w:rsidP="00AD5AC0">
      <w:pPr>
        <w:pStyle w:val="ListParagraph"/>
        <w:spacing w:line="240" w:lineRule="atLeast"/>
        <w:ind w:left="540" w:hanging="540"/>
        <w:jc w:val="both"/>
        <w:rPr>
          <w:i/>
          <w:iCs/>
          <w:sz w:val="20"/>
          <w:szCs w:val="16"/>
          <w:lang w:val="en-US"/>
        </w:rPr>
      </w:pPr>
      <w:r w:rsidRPr="00AB5DFA">
        <w:rPr>
          <w:i/>
          <w:iCs/>
          <w:szCs w:val="22"/>
          <w:lang w:bidi="th-TH"/>
        </w:rPr>
        <w:t>(5)</w:t>
      </w:r>
      <w:r w:rsidRPr="00AB5DFA">
        <w:rPr>
          <w:i/>
          <w:iCs/>
          <w:szCs w:val="22"/>
          <w:lang w:bidi="th-TH"/>
        </w:rPr>
        <w:tab/>
      </w:r>
      <w:r w:rsidRPr="00AB5DFA">
        <w:rPr>
          <w:i/>
          <w:iCs/>
        </w:rPr>
        <w:t>Derivatives</w:t>
      </w:r>
    </w:p>
    <w:p w14:paraId="37E95A53" w14:textId="77777777" w:rsidR="00AD5AC0" w:rsidRPr="00AB5DFA" w:rsidRDefault="00AD5AC0" w:rsidP="00AD5AC0">
      <w:pPr>
        <w:autoSpaceDE w:val="0"/>
        <w:autoSpaceDN w:val="0"/>
        <w:adjustRightInd w:val="0"/>
        <w:ind w:left="540"/>
        <w:jc w:val="thaiDistribute"/>
        <w:rPr>
          <w:rFonts w:cs="Univers 45 Light"/>
          <w:color w:val="000000"/>
          <w:sz w:val="20"/>
          <w:lang w:bidi="th-TH"/>
        </w:rPr>
      </w:pPr>
    </w:p>
    <w:p w14:paraId="0E3AF002" w14:textId="58464620" w:rsidR="00AD5AC0" w:rsidRDefault="00AD5AC0" w:rsidP="00AD5AC0">
      <w:pPr>
        <w:autoSpaceDE w:val="0"/>
        <w:autoSpaceDN w:val="0"/>
        <w:adjustRightInd w:val="0"/>
        <w:ind w:left="540"/>
        <w:jc w:val="thaiDistribute"/>
        <w:rPr>
          <w:rFonts w:cs="Times New Roman"/>
          <w:szCs w:val="22"/>
        </w:rPr>
      </w:pPr>
      <w:r w:rsidRPr="00AB5DFA">
        <w:rPr>
          <w:rFonts w:cs="Times New Roman"/>
          <w:szCs w:val="22"/>
        </w:rPr>
        <w:t xml:space="preserve">Derivatives are recognised at fair value and remeasured at fair value at each reporting date. The gain </w:t>
      </w:r>
      <w:r w:rsidRPr="00AB5DFA">
        <w:rPr>
          <w:rFonts w:cs="Times New Roman"/>
          <w:szCs w:val="22"/>
        </w:rPr>
        <w:br/>
        <w:t xml:space="preserve">or loss on remeasurement to fair value is recognised immediately in profit or loss, except </w:t>
      </w:r>
      <w:r w:rsidR="00A00B12" w:rsidRPr="00A00B12">
        <w:rPr>
          <w:rFonts w:cs="Times New Roman"/>
          <w:szCs w:val="22"/>
        </w:rPr>
        <w:t>when a derivative is designated as a hedging instrument which recognition of any resultant gain or loss depends on the nature of the item being hedged</w:t>
      </w:r>
      <w:r w:rsidRPr="00AB5DFA">
        <w:rPr>
          <w:rFonts w:cs="Univers 45 Light"/>
          <w:color w:val="000000"/>
          <w:szCs w:val="22"/>
          <w:lang w:bidi="th-TH"/>
        </w:rPr>
        <w:t xml:space="preserve"> </w:t>
      </w:r>
      <w:r w:rsidRPr="00AB5DFA">
        <w:rPr>
          <w:rFonts w:cs="Times New Roman"/>
          <w:szCs w:val="22"/>
        </w:rPr>
        <w:t>(see note</w:t>
      </w:r>
      <w:r>
        <w:rPr>
          <w:rFonts w:hint="cs"/>
          <w:szCs w:val="28"/>
          <w:cs/>
          <w:lang w:bidi="th-TH"/>
        </w:rPr>
        <w:t xml:space="preserve"> </w:t>
      </w:r>
      <w:r w:rsidR="00A00B12">
        <w:rPr>
          <w:szCs w:val="28"/>
          <w:lang w:val="en-US" w:bidi="th-TH"/>
        </w:rPr>
        <w:t xml:space="preserve">3 </w:t>
      </w:r>
      <w:r w:rsidR="00073F19">
        <w:rPr>
          <w:szCs w:val="28"/>
          <w:lang w:val="en-US" w:bidi="th-TH"/>
        </w:rPr>
        <w:t>(</w:t>
      </w:r>
      <w:r w:rsidR="00A00B12">
        <w:rPr>
          <w:szCs w:val="28"/>
          <w:lang w:val="en-US" w:bidi="th-TH"/>
        </w:rPr>
        <w:t>e</w:t>
      </w:r>
      <w:r w:rsidR="00073F19">
        <w:rPr>
          <w:szCs w:val="28"/>
          <w:lang w:val="en-US" w:bidi="th-TH"/>
        </w:rPr>
        <w:t>)</w:t>
      </w:r>
      <w:r w:rsidR="00A00B12">
        <w:rPr>
          <w:szCs w:val="28"/>
          <w:lang w:val="en-US" w:bidi="th-TH"/>
        </w:rPr>
        <w:t xml:space="preserve"> (</w:t>
      </w:r>
      <w:r w:rsidR="00073F19">
        <w:rPr>
          <w:szCs w:val="28"/>
          <w:lang w:val="en-US" w:bidi="th-TH"/>
        </w:rPr>
        <w:t>6</w:t>
      </w:r>
      <w:r w:rsidR="00A00B12">
        <w:rPr>
          <w:szCs w:val="28"/>
          <w:lang w:val="en-US" w:bidi="th-TH"/>
        </w:rPr>
        <w:t>)</w:t>
      </w:r>
      <w:r w:rsidRPr="00AB5DFA">
        <w:rPr>
          <w:rFonts w:cs="Times New Roman"/>
          <w:szCs w:val="22"/>
        </w:rPr>
        <w:t>).</w:t>
      </w:r>
    </w:p>
    <w:p w14:paraId="1A2C9831" w14:textId="0469D043" w:rsidR="00D661B8" w:rsidRDefault="00D661B8">
      <w:pPr>
        <w:rPr>
          <w:rFonts w:cs="Times New Roman"/>
          <w:szCs w:val="22"/>
        </w:rPr>
      </w:pPr>
    </w:p>
    <w:p w14:paraId="41499C8C" w14:textId="77777777" w:rsidR="00715A57" w:rsidRPr="00AB5DFA" w:rsidRDefault="00715A57" w:rsidP="00715A57">
      <w:pPr>
        <w:pStyle w:val="ListParagraph"/>
        <w:spacing w:line="240" w:lineRule="atLeast"/>
        <w:ind w:left="540" w:hanging="540"/>
        <w:jc w:val="both"/>
        <w:rPr>
          <w:i/>
          <w:iCs/>
          <w:sz w:val="20"/>
          <w:szCs w:val="16"/>
          <w:lang w:val="en-US"/>
        </w:rPr>
      </w:pPr>
      <w:r w:rsidRPr="00AB5DFA">
        <w:rPr>
          <w:i/>
          <w:iCs/>
          <w:szCs w:val="22"/>
          <w:lang w:bidi="th-TH"/>
        </w:rPr>
        <w:t>(6)</w:t>
      </w:r>
      <w:r w:rsidRPr="00AB5DFA">
        <w:rPr>
          <w:i/>
          <w:iCs/>
          <w:szCs w:val="22"/>
          <w:lang w:bidi="th-TH"/>
        </w:rPr>
        <w:tab/>
      </w:r>
      <w:r w:rsidRPr="00AB5DFA">
        <w:rPr>
          <w:i/>
          <w:iCs/>
        </w:rPr>
        <w:t>Hedging</w:t>
      </w:r>
    </w:p>
    <w:p w14:paraId="5BE6F4D4" w14:textId="77777777" w:rsidR="00715A57" w:rsidRPr="00AB5DFA" w:rsidRDefault="00715A57" w:rsidP="00715A57">
      <w:pPr>
        <w:autoSpaceDE w:val="0"/>
        <w:autoSpaceDN w:val="0"/>
        <w:adjustRightInd w:val="0"/>
        <w:ind w:left="540"/>
        <w:jc w:val="thaiDistribute"/>
        <w:rPr>
          <w:rFonts w:cs="Times New Roman"/>
          <w:szCs w:val="22"/>
        </w:rPr>
      </w:pPr>
    </w:p>
    <w:p w14:paraId="464B5D87" w14:textId="77777777" w:rsidR="00715A57" w:rsidRPr="00AB5DFA" w:rsidRDefault="00715A57" w:rsidP="00715A57">
      <w:pPr>
        <w:autoSpaceDE w:val="0"/>
        <w:autoSpaceDN w:val="0"/>
        <w:adjustRightInd w:val="0"/>
        <w:ind w:left="540"/>
        <w:jc w:val="thaiDistribute"/>
        <w:rPr>
          <w:rFonts w:cs="Times New Roman"/>
          <w:i/>
          <w:iCs/>
          <w:szCs w:val="22"/>
        </w:rPr>
      </w:pPr>
      <w:r w:rsidRPr="00AB5DFA">
        <w:rPr>
          <w:rFonts w:cs="Times New Roman"/>
          <w:i/>
          <w:iCs/>
          <w:szCs w:val="22"/>
        </w:rPr>
        <w:t xml:space="preserve">Cash flow hedges </w:t>
      </w:r>
    </w:p>
    <w:p w14:paraId="544FEF31" w14:textId="77777777" w:rsidR="00715A57" w:rsidRPr="00AB5DFA" w:rsidRDefault="00715A57" w:rsidP="00715A57">
      <w:pPr>
        <w:autoSpaceDE w:val="0"/>
        <w:autoSpaceDN w:val="0"/>
        <w:adjustRightInd w:val="0"/>
        <w:ind w:left="540"/>
        <w:jc w:val="thaiDistribute"/>
        <w:rPr>
          <w:rFonts w:cs="Times New Roman"/>
          <w:szCs w:val="22"/>
        </w:rPr>
      </w:pPr>
    </w:p>
    <w:p w14:paraId="76812A0F" w14:textId="59C0CC5B" w:rsidR="00715A57" w:rsidRDefault="00436DAA" w:rsidP="00715A57">
      <w:pPr>
        <w:autoSpaceDE w:val="0"/>
        <w:autoSpaceDN w:val="0"/>
        <w:adjustRightInd w:val="0"/>
        <w:ind w:left="540"/>
        <w:jc w:val="thaiDistribute"/>
        <w:rPr>
          <w:rFonts w:cs="Times New Roman"/>
          <w:szCs w:val="22"/>
        </w:rPr>
      </w:pPr>
      <w:r w:rsidRPr="00436DAA">
        <w:rPr>
          <w:rFonts w:cs="Times New Roman"/>
          <w:szCs w:val="22"/>
        </w:rPr>
        <w:t xml:space="preserve">When a derivative is designated as a cash flow hedging instrument, the effective portion of changes in the fair value of the derivative is recognised in OCI and accumulated in the hedging reserve. </w:t>
      </w:r>
      <w:r w:rsidR="0001796B">
        <w:rPr>
          <w:rFonts w:cs="Times New Roman"/>
          <w:szCs w:val="22"/>
        </w:rPr>
        <w:br/>
      </w:r>
      <w:r w:rsidRPr="00436DAA">
        <w:rPr>
          <w:rFonts w:cs="Times New Roman"/>
          <w:szCs w:val="22"/>
        </w:rPr>
        <w:t>The effective portion that is recognised in OCI is limited to the cumulative change in fair value of the hedge item, determined on a present value basis, from inception of the hedge. Any ineffective portion is recognised immediately in profit or loss</w:t>
      </w:r>
      <w:r w:rsidR="001E6193">
        <w:rPr>
          <w:rFonts w:cs="Times New Roman"/>
          <w:szCs w:val="22"/>
        </w:rPr>
        <w:t>.</w:t>
      </w:r>
    </w:p>
    <w:p w14:paraId="0821F89D" w14:textId="77777777" w:rsidR="00436DAA" w:rsidRPr="00AB5DFA" w:rsidRDefault="00436DAA" w:rsidP="0001796B">
      <w:pPr>
        <w:autoSpaceDE w:val="0"/>
        <w:autoSpaceDN w:val="0"/>
        <w:adjustRightInd w:val="0"/>
        <w:ind w:left="540"/>
        <w:jc w:val="thaiDistribute"/>
        <w:rPr>
          <w:rFonts w:cs="Times New Roman"/>
          <w:szCs w:val="22"/>
        </w:rPr>
      </w:pPr>
    </w:p>
    <w:p w14:paraId="54377FDA" w14:textId="679D89BD" w:rsidR="00715A57" w:rsidRPr="00AB5DFA" w:rsidRDefault="00715A57" w:rsidP="00715A57">
      <w:pPr>
        <w:autoSpaceDE w:val="0"/>
        <w:autoSpaceDN w:val="0"/>
        <w:adjustRightInd w:val="0"/>
        <w:ind w:left="540"/>
        <w:jc w:val="thaiDistribute"/>
        <w:rPr>
          <w:rFonts w:cs="Times New Roman"/>
          <w:szCs w:val="22"/>
        </w:rPr>
      </w:pPr>
      <w:r w:rsidRPr="00AB5DFA">
        <w:rPr>
          <w:rFonts w:cs="Times New Roman"/>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w:t>
      </w:r>
      <w:r w:rsidR="003A1FC6">
        <w:rPr>
          <w:szCs w:val="28"/>
          <w:lang w:bidi="th-TH"/>
        </w:rPr>
        <w:t>period</w:t>
      </w:r>
      <w:r w:rsidR="00F37238" w:rsidRPr="00AB5DFA">
        <w:rPr>
          <w:rFonts w:cs="Times New Roman"/>
          <w:szCs w:val="22"/>
        </w:rPr>
        <w:t xml:space="preserve"> </w:t>
      </w:r>
      <w:r w:rsidRPr="00AB5DFA">
        <w:rPr>
          <w:rFonts w:cs="Times New Roman"/>
          <w:szCs w:val="22"/>
        </w:rPr>
        <w:t xml:space="preserve">or </w:t>
      </w:r>
      <w:r w:rsidR="003A1FC6">
        <w:rPr>
          <w:rFonts w:cs="Times New Roman"/>
          <w:szCs w:val="22"/>
        </w:rPr>
        <w:t>period</w:t>
      </w:r>
      <w:r w:rsidR="00AA7ECC">
        <w:rPr>
          <w:rFonts w:cs="Times New Roman"/>
          <w:szCs w:val="22"/>
        </w:rPr>
        <w:t>s</w:t>
      </w:r>
      <w:r w:rsidR="00AA7ECC" w:rsidRPr="00AB5DFA">
        <w:rPr>
          <w:rFonts w:cs="Times New Roman"/>
          <w:szCs w:val="22"/>
        </w:rPr>
        <w:t xml:space="preserve"> </w:t>
      </w:r>
      <w:r w:rsidRPr="00AB5DFA">
        <w:rPr>
          <w:rFonts w:cs="Times New Roman"/>
          <w:szCs w:val="22"/>
        </w:rPr>
        <w:t>as the hedged expected future cash flows affect profit or loss.</w:t>
      </w:r>
    </w:p>
    <w:p w14:paraId="7030B884" w14:textId="77777777" w:rsidR="00715A57" w:rsidRPr="00AB5DFA" w:rsidRDefault="00715A57" w:rsidP="00715A57">
      <w:pPr>
        <w:autoSpaceDE w:val="0"/>
        <w:autoSpaceDN w:val="0"/>
        <w:adjustRightInd w:val="0"/>
        <w:ind w:left="540"/>
        <w:jc w:val="thaiDistribute"/>
        <w:rPr>
          <w:rFonts w:cs="Times New Roman"/>
          <w:szCs w:val="22"/>
        </w:rPr>
      </w:pPr>
    </w:p>
    <w:p w14:paraId="1823967E" w14:textId="77777777" w:rsidR="00715A57" w:rsidRPr="00AB5DFA" w:rsidRDefault="00715A57" w:rsidP="00715A57">
      <w:pPr>
        <w:autoSpaceDE w:val="0"/>
        <w:autoSpaceDN w:val="0"/>
        <w:adjustRightInd w:val="0"/>
        <w:ind w:left="540"/>
        <w:jc w:val="thaiDistribute"/>
        <w:rPr>
          <w:rFonts w:cs="Times New Roman"/>
          <w:szCs w:val="22"/>
        </w:rPr>
      </w:pPr>
      <w:r w:rsidRPr="00AB5DFA">
        <w:rPr>
          <w:rFonts w:cs="Times New Roman"/>
          <w:szCs w:val="22"/>
        </w:rPr>
        <w:t>If the hedged future cash flows are no longer expected to occur, then the amounts that have been accumulated in the cash flow hedging reserve are immediately reclassified to profit or loss.</w:t>
      </w:r>
    </w:p>
    <w:p w14:paraId="36E358DE" w14:textId="4C71E340" w:rsidR="0001796B" w:rsidRDefault="0001796B">
      <w:pPr>
        <w:rPr>
          <w:rFonts w:cs="Times New Roman"/>
          <w:szCs w:val="22"/>
        </w:rPr>
      </w:pPr>
      <w:r>
        <w:rPr>
          <w:rFonts w:cs="Times New Roman"/>
          <w:szCs w:val="22"/>
        </w:rPr>
        <w:br w:type="page"/>
      </w:r>
    </w:p>
    <w:p w14:paraId="303C1534" w14:textId="758E4DB4"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Properties for sale</w:t>
      </w:r>
    </w:p>
    <w:p w14:paraId="0C062DD5" w14:textId="77777777" w:rsidR="0061423C" w:rsidRPr="0012708E" w:rsidRDefault="0061423C" w:rsidP="0061423C">
      <w:pPr>
        <w:spacing w:line="240" w:lineRule="atLeast"/>
        <w:ind w:left="540" w:right="-28"/>
        <w:jc w:val="both"/>
        <w:rPr>
          <w:rFonts w:cs="Times New Roman"/>
          <w:szCs w:val="22"/>
        </w:rPr>
      </w:pPr>
    </w:p>
    <w:p w14:paraId="243EED61" w14:textId="59A48C62" w:rsidR="009E2027" w:rsidRPr="0012708E" w:rsidRDefault="009E2027" w:rsidP="009E2027">
      <w:pPr>
        <w:spacing w:line="240" w:lineRule="atLeast"/>
        <w:ind w:left="540" w:right="-28"/>
        <w:jc w:val="both"/>
        <w:rPr>
          <w:rFonts w:cs="Times New Roman"/>
          <w:szCs w:val="22"/>
        </w:rPr>
      </w:pPr>
      <w:r w:rsidRPr="0012708E">
        <w:rPr>
          <w:rFonts w:cs="Times New Roman"/>
          <w:szCs w:val="22"/>
        </w:rPr>
        <w:t>Properties</w:t>
      </w:r>
      <w:r w:rsidR="00A11F98" w:rsidRPr="0012708E">
        <w:rPr>
          <w:rFonts w:cs="Times New Roman"/>
          <w:szCs w:val="22"/>
        </w:rPr>
        <w:t xml:space="preserve"> for sale include</w:t>
      </w:r>
      <w:r w:rsidR="00E12755" w:rsidRPr="0012708E">
        <w:rPr>
          <w:rFonts w:cs="Times New Roman"/>
          <w:szCs w:val="22"/>
        </w:rPr>
        <w:t xml:space="preserve"> properties</w:t>
      </w:r>
      <w:r w:rsidRPr="0012708E">
        <w:rPr>
          <w:rFonts w:cs="Times New Roman"/>
          <w:szCs w:val="22"/>
        </w:rPr>
        <w:t xml:space="preserve"> foreclosed transferred under the Bank of Thailand</w:t>
      </w:r>
      <w:r w:rsidR="000B4F34">
        <w:rPr>
          <w:rFonts w:cs="Times New Roman"/>
          <w:szCs w:val="22"/>
        </w:rPr>
        <w:t>’</w:t>
      </w:r>
      <w:r w:rsidRPr="0012708E">
        <w:rPr>
          <w:rFonts w:cs="Times New Roman"/>
          <w:szCs w:val="22"/>
        </w:rPr>
        <w:t>s supportive measure to acquire collateral assets for debt repayment</w:t>
      </w:r>
      <w:r w:rsidR="001360C7" w:rsidRPr="0012708E">
        <w:rPr>
          <w:rFonts w:cs="Times New Roman"/>
          <w:szCs w:val="22"/>
        </w:rPr>
        <w:t xml:space="preserve">, </w:t>
      </w:r>
      <w:r w:rsidR="00E12CD5" w:rsidRPr="0012708E">
        <w:rPr>
          <w:rFonts w:cs="Times New Roman"/>
          <w:szCs w:val="22"/>
        </w:rPr>
        <w:t>which</w:t>
      </w:r>
      <w:r w:rsidRPr="0012708E">
        <w:rPr>
          <w:rFonts w:cs="Times New Roman"/>
          <w:szCs w:val="22"/>
        </w:rPr>
        <w:t xml:space="preserve"> the customers have the right to buy back the assets at transferring price</w:t>
      </w:r>
      <w:r w:rsidR="001360C7" w:rsidRPr="0012708E">
        <w:rPr>
          <w:rFonts w:cs="Times New Roman"/>
          <w:szCs w:val="22"/>
        </w:rPr>
        <w:t xml:space="preserve"> </w:t>
      </w:r>
      <w:r w:rsidRPr="0012708E">
        <w:rPr>
          <w:rFonts w:cs="Times New Roman"/>
          <w:szCs w:val="22"/>
        </w:rPr>
        <w:t xml:space="preserve">with </w:t>
      </w:r>
      <w:r w:rsidR="008C21D6" w:rsidRPr="0012708E">
        <w:rPr>
          <w:rFonts w:cs="Times New Roman"/>
          <w:szCs w:val="22"/>
        </w:rPr>
        <w:t>maintenance</w:t>
      </w:r>
      <w:r w:rsidRPr="0012708E">
        <w:rPr>
          <w:rFonts w:cs="Times New Roman"/>
          <w:szCs w:val="22"/>
        </w:rPr>
        <w:t xml:space="preserve"> expenses within </w:t>
      </w:r>
      <w:r w:rsidR="0009458B" w:rsidRPr="0012708E">
        <w:rPr>
          <w:rFonts w:cs="Times New Roman"/>
          <w:szCs w:val="22"/>
        </w:rPr>
        <w:t>an</w:t>
      </w:r>
      <w:r w:rsidRPr="0012708E">
        <w:rPr>
          <w:rFonts w:cs="Times New Roman"/>
          <w:szCs w:val="22"/>
        </w:rPr>
        <w:t xml:space="preserve"> agreed period not exceed 5 years since </w:t>
      </w:r>
      <w:r w:rsidRPr="00445642">
        <w:rPr>
          <w:rFonts w:cs="Times New Roman"/>
          <w:szCs w:val="22"/>
        </w:rPr>
        <w:t>transferr</w:t>
      </w:r>
      <w:r w:rsidR="0009458B" w:rsidRPr="00445642">
        <w:rPr>
          <w:rFonts w:cs="Times New Roman"/>
          <w:szCs w:val="22"/>
        </w:rPr>
        <w:t>ed</w:t>
      </w:r>
      <w:r w:rsidRPr="00445642">
        <w:rPr>
          <w:rFonts w:cs="Times New Roman"/>
          <w:szCs w:val="22"/>
        </w:rPr>
        <w:t xml:space="preserve"> date and the customers have the right to rent the assets for doing their business</w:t>
      </w:r>
      <w:r w:rsidR="005030E0" w:rsidRPr="00445642">
        <w:rPr>
          <w:rFonts w:cs="Times New Roman"/>
          <w:szCs w:val="22"/>
        </w:rPr>
        <w:t>es</w:t>
      </w:r>
      <w:r w:rsidRPr="00445642">
        <w:rPr>
          <w:rFonts w:cs="Times New Roman"/>
          <w:szCs w:val="22"/>
        </w:rPr>
        <w:t>.</w:t>
      </w:r>
      <w:r w:rsidR="00583964" w:rsidRPr="00445642">
        <w:rPr>
          <w:rFonts w:cstheme="minorBidi" w:hint="cs"/>
          <w:szCs w:val="28"/>
          <w:cs/>
          <w:lang w:bidi="th-TH"/>
        </w:rPr>
        <w:t xml:space="preserve"> </w:t>
      </w:r>
      <w:r w:rsidR="00583964" w:rsidRPr="00445642">
        <w:rPr>
          <w:rFonts w:cstheme="minorBidi"/>
          <w:szCs w:val="28"/>
          <w:cs/>
          <w:lang w:bidi="th-TH"/>
        </w:rPr>
        <w:br/>
      </w:r>
      <w:r w:rsidR="00583964" w:rsidRPr="00445642">
        <w:rPr>
          <w:rFonts w:cs="Times New Roman"/>
          <w:szCs w:val="22"/>
        </w:rPr>
        <w:t>The Bank derecogni</w:t>
      </w:r>
      <w:r w:rsidR="00445642" w:rsidRPr="00445642">
        <w:rPr>
          <w:rFonts w:cs="Times New Roman"/>
          <w:szCs w:val="22"/>
        </w:rPr>
        <w:t>s</w:t>
      </w:r>
      <w:r w:rsidR="00583964" w:rsidRPr="00445642">
        <w:rPr>
          <w:rFonts w:cs="Times New Roman"/>
          <w:szCs w:val="22"/>
        </w:rPr>
        <w:t>es loans to customers and presents transferred assets as properties for sale in accordance with the ownership of the transferred assets. The transferred assets have the same measurement as other properties for sales. Income that the Bank receives is reco</w:t>
      </w:r>
      <w:r w:rsidR="00445642" w:rsidRPr="00445642">
        <w:rPr>
          <w:rFonts w:cs="Times New Roman"/>
          <w:szCs w:val="22"/>
        </w:rPr>
        <w:t>gnised</w:t>
      </w:r>
      <w:r w:rsidR="00583964" w:rsidRPr="00445642">
        <w:rPr>
          <w:rFonts w:cs="Times New Roman"/>
          <w:szCs w:val="22"/>
        </w:rPr>
        <w:t xml:space="preserve"> as other income.</w:t>
      </w:r>
    </w:p>
    <w:p w14:paraId="436505DA" w14:textId="77777777" w:rsidR="009E2027" w:rsidRPr="0012708E" w:rsidRDefault="009E2027" w:rsidP="0061423C">
      <w:pPr>
        <w:spacing w:line="240" w:lineRule="atLeast"/>
        <w:ind w:left="540" w:right="-28"/>
        <w:jc w:val="both"/>
        <w:rPr>
          <w:rFonts w:cs="Times New Roman"/>
          <w:szCs w:val="22"/>
        </w:rPr>
      </w:pPr>
    </w:p>
    <w:p w14:paraId="6418F1DC" w14:textId="3125D622" w:rsidR="0061423C" w:rsidRPr="0012708E" w:rsidRDefault="0061423C" w:rsidP="0061423C">
      <w:pPr>
        <w:spacing w:line="240" w:lineRule="atLeast"/>
        <w:ind w:left="540" w:right="-28"/>
        <w:jc w:val="both"/>
        <w:rPr>
          <w:rFonts w:cs="Times New Roman"/>
          <w:szCs w:val="22"/>
        </w:rPr>
      </w:pPr>
      <w:r w:rsidRPr="0012708E">
        <w:rPr>
          <w:rFonts w:cs="Times New Roman"/>
          <w:szCs w:val="22"/>
        </w:rPr>
        <w:t xml:space="preserve">Properties for sale except for repossessed vehicles are </w:t>
      </w:r>
      <w:r w:rsidR="007749F0" w:rsidRPr="0012708E">
        <w:rPr>
          <w:rFonts w:cs="Times New Roman"/>
          <w:szCs w:val="22"/>
        </w:rPr>
        <w:t xml:space="preserve">measured </w:t>
      </w:r>
      <w:r w:rsidRPr="0012708E">
        <w:rPr>
          <w:rFonts w:cs="Times New Roman"/>
          <w:szCs w:val="22"/>
        </w:rPr>
        <w:t xml:space="preserve">at the lower of cost or net realisable value which </w:t>
      </w:r>
      <w:r w:rsidR="00A63F49" w:rsidRPr="0012708E">
        <w:rPr>
          <w:rFonts w:cs="Times New Roman"/>
          <w:szCs w:val="22"/>
        </w:rPr>
        <w:t>based on</w:t>
      </w:r>
      <w:r w:rsidRPr="0012708E">
        <w:rPr>
          <w:rFonts w:cs="Times New Roman"/>
          <w:szCs w:val="22"/>
        </w:rPr>
        <w:t xml:space="preserve"> the latest appraisal value net of estimated selling expenses.</w:t>
      </w:r>
    </w:p>
    <w:p w14:paraId="2C036894" w14:textId="77777777" w:rsidR="0061423C" w:rsidRPr="0012708E" w:rsidRDefault="0061423C" w:rsidP="0061423C">
      <w:pPr>
        <w:spacing w:line="240" w:lineRule="atLeast"/>
        <w:ind w:left="540" w:right="-28"/>
        <w:jc w:val="both"/>
        <w:rPr>
          <w:rFonts w:cs="Times New Roman"/>
          <w:szCs w:val="22"/>
        </w:rPr>
      </w:pPr>
    </w:p>
    <w:p w14:paraId="19CFBF93" w14:textId="13949572" w:rsidR="0061423C" w:rsidRDefault="0061423C" w:rsidP="0061423C">
      <w:pPr>
        <w:spacing w:line="240" w:lineRule="atLeast"/>
        <w:ind w:left="540" w:right="-28"/>
        <w:jc w:val="both"/>
        <w:rPr>
          <w:rFonts w:cs="Times New Roman"/>
          <w:szCs w:val="22"/>
        </w:rPr>
      </w:pPr>
      <w:r w:rsidRPr="0012708E">
        <w:rPr>
          <w:rFonts w:cs="Times New Roman"/>
          <w:szCs w:val="22"/>
        </w:rPr>
        <w:t xml:space="preserve">The repossessed vehicles are </w:t>
      </w:r>
      <w:r w:rsidR="007749F0" w:rsidRPr="0012708E">
        <w:rPr>
          <w:rFonts w:cs="Times New Roman"/>
          <w:szCs w:val="22"/>
        </w:rPr>
        <w:t xml:space="preserve">measured </w:t>
      </w:r>
      <w:r w:rsidRPr="0012708E">
        <w:rPr>
          <w:rFonts w:cs="Times New Roman"/>
          <w:szCs w:val="22"/>
        </w:rPr>
        <w:t>at the lower of the outstanding loan principal including accrued interest receivables and output VAT submitted to the Revenue Department or fair value, net of selling costs and expenses.</w:t>
      </w:r>
    </w:p>
    <w:p w14:paraId="03A6E2C1" w14:textId="77777777" w:rsidR="00766701" w:rsidRPr="0012708E" w:rsidRDefault="00766701" w:rsidP="0061423C">
      <w:pPr>
        <w:spacing w:line="240" w:lineRule="atLeast"/>
        <w:ind w:left="540" w:right="-28"/>
        <w:jc w:val="both"/>
        <w:rPr>
          <w:rFonts w:cs="Times New Roman"/>
          <w:szCs w:val="22"/>
        </w:rPr>
      </w:pPr>
    </w:p>
    <w:p w14:paraId="430C77F9" w14:textId="664FE3E9" w:rsidR="0061423C" w:rsidRPr="0012708E" w:rsidRDefault="0061423C" w:rsidP="0061423C">
      <w:pPr>
        <w:spacing w:line="240" w:lineRule="atLeast"/>
        <w:ind w:left="540" w:right="-28"/>
        <w:jc w:val="both"/>
        <w:rPr>
          <w:rFonts w:cs="Times New Roman"/>
          <w:szCs w:val="22"/>
        </w:rPr>
      </w:pPr>
      <w:r w:rsidRPr="0012708E">
        <w:rPr>
          <w:rFonts w:cs="Times New Roman"/>
          <w:szCs w:val="22"/>
        </w:rPr>
        <w:t>The impairment of the propert</w:t>
      </w:r>
      <w:r w:rsidR="00C61861">
        <w:rPr>
          <w:rFonts w:cs="Times New Roman"/>
          <w:szCs w:val="22"/>
        </w:rPr>
        <w:t>ies</w:t>
      </w:r>
      <w:r w:rsidRPr="0012708E">
        <w:rPr>
          <w:rFonts w:cs="Times New Roman"/>
          <w:szCs w:val="22"/>
        </w:rPr>
        <w:t xml:space="preserve"> for sale will be realised as the allowance for impairment of the</w:t>
      </w:r>
      <w:r w:rsidR="005C0FF0">
        <w:rPr>
          <w:rFonts w:cs="Times New Roman"/>
          <w:szCs w:val="22"/>
        </w:rPr>
        <w:t xml:space="preserve"> </w:t>
      </w:r>
      <w:r w:rsidRPr="0012708E">
        <w:rPr>
          <w:rFonts w:cs="Times New Roman"/>
          <w:szCs w:val="22"/>
        </w:rPr>
        <w:t>propert</w:t>
      </w:r>
      <w:r w:rsidR="00C61861">
        <w:rPr>
          <w:rFonts w:cs="Times New Roman"/>
          <w:szCs w:val="22"/>
        </w:rPr>
        <w:t>ies</w:t>
      </w:r>
      <w:r w:rsidRPr="0012708E">
        <w:rPr>
          <w:rFonts w:cs="Times New Roman"/>
          <w:szCs w:val="22"/>
        </w:rPr>
        <w:t xml:space="preserve"> for sale when incurred.</w:t>
      </w:r>
    </w:p>
    <w:p w14:paraId="50130D86" w14:textId="714CC860" w:rsidR="00BE0C0D" w:rsidRPr="0012708E" w:rsidRDefault="00BE0C0D">
      <w:pPr>
        <w:rPr>
          <w:rFonts w:eastAsia="Arial Unicode MS" w:cs="Times New Roman"/>
          <w:b/>
          <w:bCs/>
          <w:i/>
          <w:iCs/>
          <w:szCs w:val="22"/>
        </w:rPr>
      </w:pPr>
    </w:p>
    <w:p w14:paraId="05FA9D55" w14:textId="2DD4807A"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 xml:space="preserve">Premises and equipment </w:t>
      </w:r>
    </w:p>
    <w:p w14:paraId="12C795C0" w14:textId="77777777" w:rsidR="0061423C" w:rsidRPr="0012708E" w:rsidRDefault="0061423C" w:rsidP="0061423C">
      <w:pPr>
        <w:tabs>
          <w:tab w:val="left" w:pos="1440"/>
        </w:tabs>
        <w:spacing w:line="240" w:lineRule="atLeast"/>
        <w:ind w:left="547"/>
        <w:jc w:val="both"/>
        <w:rPr>
          <w:rFonts w:eastAsia="Arial Unicode MS" w:cs="Times New Roman"/>
          <w:szCs w:val="22"/>
        </w:rPr>
      </w:pPr>
    </w:p>
    <w:p w14:paraId="0DC8AF6F" w14:textId="77777777" w:rsidR="0061423C" w:rsidRPr="0012708E" w:rsidRDefault="0061423C" w:rsidP="0061423C">
      <w:pPr>
        <w:tabs>
          <w:tab w:val="left" w:pos="1440"/>
        </w:tabs>
        <w:spacing w:line="240" w:lineRule="atLeast"/>
        <w:ind w:left="547" w:right="-9" w:hanging="7"/>
        <w:jc w:val="both"/>
        <w:rPr>
          <w:rFonts w:eastAsia="Arial Unicode MS" w:cs="Times New Roman"/>
          <w:szCs w:val="22"/>
        </w:rPr>
      </w:pPr>
      <w:r w:rsidRPr="0012708E">
        <w:rPr>
          <w:rFonts w:eastAsia="Arial Unicode MS" w:cs="Times New Roman"/>
          <w:szCs w:val="22"/>
        </w:rPr>
        <w:t>Premises and equipment are measured at cost less accumulated depreciation and impairment losses.</w:t>
      </w:r>
    </w:p>
    <w:p w14:paraId="66FEFBA4" w14:textId="77777777" w:rsidR="0061423C" w:rsidRPr="0012708E" w:rsidRDefault="0061423C" w:rsidP="0061423C">
      <w:pPr>
        <w:tabs>
          <w:tab w:val="left" w:pos="1440"/>
        </w:tabs>
        <w:spacing w:line="240" w:lineRule="atLeast"/>
        <w:ind w:left="547"/>
        <w:jc w:val="both"/>
        <w:rPr>
          <w:rFonts w:eastAsia="Arial Unicode MS" w:cs="Times New Roman"/>
          <w:szCs w:val="22"/>
        </w:rPr>
      </w:pPr>
    </w:p>
    <w:p w14:paraId="5F08C19E" w14:textId="1258B903" w:rsidR="0061423C" w:rsidRPr="0012708E" w:rsidRDefault="0061423C" w:rsidP="0061423C">
      <w:pPr>
        <w:spacing w:line="240" w:lineRule="atLeast"/>
        <w:ind w:left="567"/>
        <w:jc w:val="both"/>
        <w:rPr>
          <w:rFonts w:cs="Times New Roman"/>
        </w:rPr>
      </w:pPr>
      <w:r w:rsidRPr="0012708E">
        <w:rPr>
          <w:rFonts w:cs="Times New Roman"/>
          <w:szCs w:val="22"/>
        </w:rPr>
        <w:t>Cost includes</w:t>
      </w:r>
      <w:r w:rsidR="005803D3">
        <w:rPr>
          <w:rFonts w:cs="Times New Roman"/>
          <w:szCs w:val="22"/>
        </w:rPr>
        <w:t xml:space="preserve"> </w:t>
      </w:r>
      <w:r w:rsidRPr="0012708E">
        <w:rPr>
          <w:rFonts w:cs="Times New Roman"/>
          <w:szCs w:val="22"/>
        </w:rPr>
        <w:t>the costs of dismantling</w:t>
      </w:r>
      <w:r w:rsidR="001A26D7">
        <w:rPr>
          <w:rFonts w:cs="Times New Roman"/>
          <w:szCs w:val="22"/>
        </w:rPr>
        <w:t>,</w:t>
      </w:r>
      <w:r w:rsidRPr="0012708E">
        <w:rPr>
          <w:rFonts w:cs="Times New Roman"/>
          <w:szCs w:val="22"/>
        </w:rPr>
        <w:t xml:space="preserve"> removing the items and restoring the site on which they are located.</w:t>
      </w:r>
    </w:p>
    <w:p w14:paraId="6DF8B64B" w14:textId="77777777" w:rsidR="0061423C" w:rsidRPr="0012708E" w:rsidRDefault="0061423C" w:rsidP="0061423C">
      <w:pPr>
        <w:spacing w:line="240" w:lineRule="atLeast"/>
        <w:ind w:left="547"/>
        <w:jc w:val="both"/>
        <w:rPr>
          <w:rFonts w:cs="Times New Roman"/>
          <w:noProof/>
          <w:szCs w:val="28"/>
          <w:lang w:bidi="th-TH"/>
        </w:rPr>
      </w:pPr>
    </w:p>
    <w:p w14:paraId="1179799B" w14:textId="61B5DFC5" w:rsidR="0061423C" w:rsidRPr="0012708E" w:rsidRDefault="002143FF" w:rsidP="0061423C">
      <w:pPr>
        <w:spacing w:line="240" w:lineRule="atLeast"/>
        <w:ind w:left="540"/>
        <w:jc w:val="both"/>
        <w:rPr>
          <w:rFonts w:cs="Times New Roman"/>
          <w:noProof/>
          <w:szCs w:val="22"/>
        </w:rPr>
      </w:pPr>
      <w:r w:rsidRPr="0012708E">
        <w:rPr>
          <w:rFonts w:cs="Times New Roman"/>
          <w:noProof/>
          <w:szCs w:val="22"/>
        </w:rPr>
        <w:t xml:space="preserve">Differences between </w:t>
      </w:r>
      <w:r w:rsidR="0061423C" w:rsidRPr="0012708E">
        <w:rPr>
          <w:rFonts w:cs="Times New Roman"/>
          <w:noProof/>
          <w:szCs w:val="22"/>
        </w:rPr>
        <w:t xml:space="preserve">proceeds from disposal </w:t>
      </w:r>
      <w:r w:rsidRPr="0012708E">
        <w:rPr>
          <w:rFonts w:cs="Times New Roman"/>
          <w:noProof/>
          <w:szCs w:val="22"/>
        </w:rPr>
        <w:t xml:space="preserve">and </w:t>
      </w:r>
      <w:r w:rsidR="0061423C" w:rsidRPr="0012708E">
        <w:rPr>
          <w:rFonts w:cs="Times New Roman"/>
          <w:noProof/>
          <w:szCs w:val="22"/>
        </w:rPr>
        <w:t xml:space="preserve">the carrying amount of </w:t>
      </w:r>
      <w:r w:rsidR="0061423C" w:rsidRPr="0012708E">
        <w:rPr>
          <w:rFonts w:eastAsia="Arial Unicode MS" w:cs="Times New Roman"/>
          <w:szCs w:val="22"/>
        </w:rPr>
        <w:t xml:space="preserve">premises </w:t>
      </w:r>
      <w:r w:rsidR="0061423C" w:rsidRPr="0012708E">
        <w:rPr>
          <w:rFonts w:cs="Times New Roman"/>
          <w:noProof/>
          <w:szCs w:val="22"/>
        </w:rPr>
        <w:t xml:space="preserve">and equipment are recognised in profit or loss. </w:t>
      </w:r>
    </w:p>
    <w:p w14:paraId="616BB72C" w14:textId="77777777" w:rsidR="00A72B36" w:rsidRDefault="00A72B36" w:rsidP="00F3534A">
      <w:pPr>
        <w:spacing w:line="240" w:lineRule="exact"/>
        <w:ind w:left="540"/>
        <w:jc w:val="both"/>
        <w:rPr>
          <w:rFonts w:cs="Times New Roman"/>
          <w:bCs/>
          <w:i/>
          <w:iCs/>
          <w:noProof/>
          <w:szCs w:val="22"/>
          <w:lang w:eastAsia="en-GB" w:bidi="th-TH"/>
        </w:rPr>
      </w:pPr>
    </w:p>
    <w:p w14:paraId="4D0C6435" w14:textId="55F41A84" w:rsidR="0061423C" w:rsidRPr="007A493E" w:rsidRDefault="0061423C" w:rsidP="00F3534A">
      <w:pPr>
        <w:spacing w:line="240" w:lineRule="exact"/>
        <w:ind w:left="540"/>
        <w:jc w:val="both"/>
        <w:rPr>
          <w:rFonts w:cstheme="minorBidi"/>
          <w:bCs/>
          <w:i/>
          <w:iCs/>
          <w:noProof/>
          <w:szCs w:val="22"/>
          <w:lang w:eastAsia="en-GB" w:bidi="th-TH"/>
        </w:rPr>
      </w:pPr>
      <w:r w:rsidRPr="0012708E">
        <w:rPr>
          <w:rFonts w:cs="Times New Roman"/>
          <w:bCs/>
          <w:i/>
          <w:iCs/>
          <w:noProof/>
          <w:szCs w:val="22"/>
          <w:lang w:eastAsia="en-GB" w:bidi="th-TH"/>
        </w:rPr>
        <w:t>Depreciation</w:t>
      </w:r>
    </w:p>
    <w:p w14:paraId="6F6D13B4" w14:textId="77777777" w:rsidR="0061423C" w:rsidRPr="0012708E" w:rsidRDefault="0061423C" w:rsidP="000A140F">
      <w:pPr>
        <w:spacing w:line="240" w:lineRule="exact"/>
        <w:ind w:left="540"/>
        <w:jc w:val="both"/>
        <w:rPr>
          <w:rFonts w:cs="Times New Roman"/>
          <w:noProof/>
          <w:color w:val="000000"/>
          <w:szCs w:val="22"/>
          <w:lang w:bidi="th-TH"/>
        </w:rPr>
      </w:pPr>
    </w:p>
    <w:p w14:paraId="62201BC5" w14:textId="05EE379C" w:rsidR="00A72B36" w:rsidRPr="007A493E" w:rsidRDefault="0061423C" w:rsidP="006D4027">
      <w:pPr>
        <w:spacing w:line="240" w:lineRule="exact"/>
        <w:ind w:left="540"/>
        <w:jc w:val="both"/>
        <w:rPr>
          <w:rFonts w:cstheme="minorBidi"/>
          <w:noProof/>
          <w:szCs w:val="28"/>
          <w:lang w:bidi="th-TH"/>
        </w:rPr>
      </w:pPr>
      <w:r w:rsidRPr="0012708E">
        <w:rPr>
          <w:rFonts w:cs="Times New Roman"/>
          <w:noProof/>
          <w:szCs w:val="22"/>
        </w:rPr>
        <w:t>Depreciation is</w:t>
      </w:r>
      <w:r w:rsidR="002143FF" w:rsidRPr="0012708E">
        <w:rPr>
          <w:rFonts w:cs="Times New Roman"/>
          <w:noProof/>
          <w:szCs w:val="22"/>
        </w:rPr>
        <w:t xml:space="preserve"> calculated</w:t>
      </w:r>
      <w:r w:rsidRPr="0012708E">
        <w:rPr>
          <w:rFonts w:cs="Times New Roman"/>
          <w:noProof/>
          <w:szCs w:val="22"/>
        </w:rPr>
        <w:t xml:space="preserve"> on a straight-line basis over the estimated useful lives of each component of an </w:t>
      </w:r>
      <w:r w:rsidR="002143FF" w:rsidRPr="0012708E">
        <w:rPr>
          <w:rFonts w:cs="Times New Roman"/>
          <w:noProof/>
          <w:szCs w:val="22"/>
        </w:rPr>
        <w:t>asset and recognised in profit or loss</w:t>
      </w:r>
      <w:r w:rsidRPr="0012708E">
        <w:rPr>
          <w:rFonts w:cs="Times New Roman"/>
          <w:noProof/>
          <w:szCs w:val="22"/>
        </w:rPr>
        <w:t xml:space="preserve">. </w:t>
      </w:r>
      <w:r w:rsidR="00670A94" w:rsidRPr="0012708E">
        <w:rPr>
          <w:rFonts w:cs="Times New Roman"/>
          <w:noProof/>
          <w:szCs w:val="22"/>
        </w:rPr>
        <w:t xml:space="preserve">No depreciation is provided on assets under </w:t>
      </w:r>
      <w:r w:rsidR="00DB3E09" w:rsidRPr="0012708E">
        <w:rPr>
          <w:rFonts w:cs="Times New Roman"/>
          <w:noProof/>
          <w:szCs w:val="22"/>
        </w:rPr>
        <w:t>installation</w:t>
      </w:r>
      <w:r w:rsidR="00670A94" w:rsidRPr="0012708E">
        <w:rPr>
          <w:rFonts w:cs="Times New Roman"/>
          <w:noProof/>
          <w:szCs w:val="22"/>
        </w:rPr>
        <w:t xml:space="preserve">. </w:t>
      </w:r>
    </w:p>
    <w:p w14:paraId="3CECB9FC" w14:textId="77777777" w:rsidR="001A26D7" w:rsidRDefault="001A26D7" w:rsidP="006D4027">
      <w:pPr>
        <w:spacing w:line="240" w:lineRule="exact"/>
        <w:ind w:left="540"/>
        <w:jc w:val="both"/>
        <w:rPr>
          <w:rFonts w:cs="Times New Roman"/>
          <w:noProof/>
          <w:szCs w:val="22"/>
        </w:rPr>
      </w:pPr>
    </w:p>
    <w:p w14:paraId="1BFA4CFD" w14:textId="7C5EF669" w:rsidR="0061423C" w:rsidRPr="0012708E" w:rsidRDefault="0061423C" w:rsidP="00F3534A">
      <w:pPr>
        <w:spacing w:line="240" w:lineRule="exact"/>
        <w:ind w:left="540"/>
        <w:jc w:val="both"/>
        <w:rPr>
          <w:rFonts w:cs="Times New Roman"/>
          <w:noProof/>
          <w:szCs w:val="22"/>
        </w:rPr>
      </w:pPr>
      <w:r w:rsidRPr="0012708E">
        <w:rPr>
          <w:rFonts w:cs="Times New Roman"/>
          <w:noProof/>
          <w:szCs w:val="22"/>
        </w:rPr>
        <w:t xml:space="preserve">The estimated useful lives are as follows: </w:t>
      </w:r>
    </w:p>
    <w:p w14:paraId="6C6844D9" w14:textId="77777777" w:rsidR="0061423C" w:rsidRPr="0012708E" w:rsidRDefault="0061423C" w:rsidP="000A140F">
      <w:pPr>
        <w:spacing w:line="240" w:lineRule="exact"/>
        <w:ind w:left="540"/>
        <w:jc w:val="both"/>
        <w:rPr>
          <w:rFonts w:cs="Times New Roman"/>
          <w:noProof/>
          <w:szCs w:val="22"/>
        </w:rPr>
      </w:pPr>
    </w:p>
    <w:tbl>
      <w:tblPr>
        <w:tblW w:w="8481" w:type="dxa"/>
        <w:tblInd w:w="450" w:type="dxa"/>
        <w:tblLook w:val="0000" w:firstRow="0" w:lastRow="0" w:firstColumn="0" w:lastColumn="0" w:noHBand="0" w:noVBand="0"/>
      </w:tblPr>
      <w:tblGrid>
        <w:gridCol w:w="4230"/>
        <w:gridCol w:w="3258"/>
        <w:gridCol w:w="993"/>
      </w:tblGrid>
      <w:tr w:rsidR="0061423C" w:rsidRPr="0012708E" w14:paraId="1ACBFEBE" w14:textId="77777777" w:rsidTr="00DE4263">
        <w:trPr>
          <w:trHeight w:val="60"/>
        </w:trPr>
        <w:tc>
          <w:tcPr>
            <w:tcW w:w="4230" w:type="dxa"/>
            <w:vAlign w:val="bottom"/>
          </w:tcPr>
          <w:p w14:paraId="772628D9" w14:textId="77777777" w:rsidR="0061423C" w:rsidRPr="0012708E" w:rsidRDefault="0061423C" w:rsidP="00F3534A">
            <w:pPr>
              <w:spacing w:line="240" w:lineRule="exact"/>
              <w:rPr>
                <w:rFonts w:cs="Times New Roman"/>
                <w:noProof/>
                <w:szCs w:val="22"/>
              </w:rPr>
            </w:pPr>
            <w:r w:rsidRPr="0012708E">
              <w:rPr>
                <w:rFonts w:cs="Times New Roman"/>
                <w:noProof/>
                <w:szCs w:val="22"/>
              </w:rPr>
              <w:t>Premises</w:t>
            </w:r>
          </w:p>
        </w:tc>
        <w:tc>
          <w:tcPr>
            <w:tcW w:w="3258" w:type="dxa"/>
          </w:tcPr>
          <w:p w14:paraId="0DF9FBF4" w14:textId="77777777" w:rsidR="0061423C" w:rsidRPr="0012708E" w:rsidRDefault="0061423C" w:rsidP="00F3534A">
            <w:pPr>
              <w:spacing w:line="240" w:lineRule="exact"/>
              <w:ind w:left="-129"/>
              <w:jc w:val="right"/>
              <w:rPr>
                <w:rFonts w:cs="Times New Roman"/>
                <w:noProof/>
                <w:szCs w:val="22"/>
              </w:rPr>
            </w:pPr>
            <w:r w:rsidRPr="0012708E">
              <w:rPr>
                <w:rFonts w:cs="Times New Roman"/>
                <w:noProof/>
                <w:szCs w:val="22"/>
              </w:rPr>
              <w:t>25</w:t>
            </w:r>
          </w:p>
        </w:tc>
        <w:tc>
          <w:tcPr>
            <w:tcW w:w="993" w:type="dxa"/>
            <w:vAlign w:val="bottom"/>
          </w:tcPr>
          <w:p w14:paraId="4A438181" w14:textId="77777777" w:rsidR="0061423C" w:rsidRPr="0012708E" w:rsidRDefault="0061423C" w:rsidP="00F3534A">
            <w:pPr>
              <w:spacing w:line="240" w:lineRule="exact"/>
              <w:ind w:left="-20"/>
              <w:jc w:val="right"/>
              <w:rPr>
                <w:rFonts w:cs="Times New Roman"/>
                <w:noProof/>
                <w:szCs w:val="22"/>
              </w:rPr>
            </w:pPr>
            <w:r w:rsidRPr="0012708E">
              <w:rPr>
                <w:rFonts w:cs="Times New Roman"/>
                <w:noProof/>
                <w:szCs w:val="22"/>
              </w:rPr>
              <w:t>years</w:t>
            </w:r>
          </w:p>
        </w:tc>
      </w:tr>
      <w:tr w:rsidR="007A067C" w:rsidRPr="0012708E" w14:paraId="4F6DBDD0" w14:textId="77777777" w:rsidTr="00DE4263">
        <w:trPr>
          <w:trHeight w:val="60"/>
        </w:trPr>
        <w:tc>
          <w:tcPr>
            <w:tcW w:w="4230" w:type="dxa"/>
            <w:vAlign w:val="bottom"/>
          </w:tcPr>
          <w:p w14:paraId="1EF88070" w14:textId="1ED80B67" w:rsidR="007A067C" w:rsidRPr="0012708E" w:rsidRDefault="007A067C" w:rsidP="00F3534A">
            <w:pPr>
              <w:spacing w:line="240" w:lineRule="exact"/>
              <w:rPr>
                <w:rFonts w:cs="Times New Roman"/>
                <w:noProof/>
                <w:szCs w:val="22"/>
              </w:rPr>
            </w:pPr>
            <w:r w:rsidRPr="0012708E">
              <w:rPr>
                <w:rFonts w:cs="Times New Roman"/>
                <w:noProof/>
                <w:szCs w:val="22"/>
              </w:rPr>
              <w:t>Leasehold improvement</w:t>
            </w:r>
          </w:p>
        </w:tc>
        <w:tc>
          <w:tcPr>
            <w:tcW w:w="3258" w:type="dxa"/>
          </w:tcPr>
          <w:p w14:paraId="3E64121E" w14:textId="488E80B1" w:rsidR="007A067C" w:rsidRPr="0012708E" w:rsidRDefault="00DB3E09" w:rsidP="00F3534A">
            <w:pPr>
              <w:spacing w:line="240" w:lineRule="exact"/>
              <w:ind w:left="-129"/>
              <w:jc w:val="right"/>
              <w:rPr>
                <w:rFonts w:cs="Times New Roman"/>
                <w:noProof/>
                <w:szCs w:val="22"/>
              </w:rPr>
            </w:pPr>
            <w:r w:rsidRPr="0012708E">
              <w:rPr>
                <w:rFonts w:cs="Times New Roman"/>
                <w:noProof/>
                <w:szCs w:val="22"/>
              </w:rPr>
              <w:t>Not more</w:t>
            </w:r>
            <w:r w:rsidR="00B10CCB" w:rsidRPr="0012708E">
              <w:rPr>
                <w:rFonts w:cs="Times New Roman"/>
                <w:noProof/>
                <w:szCs w:val="22"/>
              </w:rPr>
              <w:t xml:space="preserve"> than</w:t>
            </w:r>
            <w:r w:rsidR="007A067C" w:rsidRPr="0012708E">
              <w:rPr>
                <w:rFonts w:cs="Times New Roman"/>
                <w:noProof/>
                <w:szCs w:val="22"/>
              </w:rPr>
              <w:t xml:space="preserve"> 10</w:t>
            </w:r>
          </w:p>
        </w:tc>
        <w:tc>
          <w:tcPr>
            <w:tcW w:w="993" w:type="dxa"/>
            <w:vAlign w:val="bottom"/>
          </w:tcPr>
          <w:p w14:paraId="2017E30A" w14:textId="77777777" w:rsidR="007A067C" w:rsidRPr="0012708E" w:rsidRDefault="007A067C" w:rsidP="00F3534A">
            <w:pPr>
              <w:spacing w:line="240" w:lineRule="exact"/>
              <w:ind w:left="-20"/>
              <w:jc w:val="right"/>
              <w:rPr>
                <w:rFonts w:cs="Times New Roman"/>
                <w:noProof/>
                <w:szCs w:val="22"/>
              </w:rPr>
            </w:pPr>
            <w:r w:rsidRPr="0012708E">
              <w:rPr>
                <w:rFonts w:cs="Times New Roman"/>
                <w:noProof/>
                <w:szCs w:val="22"/>
              </w:rPr>
              <w:t>years</w:t>
            </w:r>
          </w:p>
        </w:tc>
      </w:tr>
      <w:tr w:rsidR="004116DF" w:rsidRPr="0012708E" w14:paraId="2EAD3798" w14:textId="77777777" w:rsidTr="006C7097">
        <w:trPr>
          <w:trHeight w:val="60"/>
        </w:trPr>
        <w:tc>
          <w:tcPr>
            <w:tcW w:w="4230" w:type="dxa"/>
            <w:vAlign w:val="bottom"/>
          </w:tcPr>
          <w:p w14:paraId="70503246" w14:textId="2E3B4499" w:rsidR="004116DF" w:rsidRPr="0012708E" w:rsidRDefault="004116DF" w:rsidP="00F3534A">
            <w:pPr>
              <w:spacing w:line="240" w:lineRule="exact"/>
              <w:rPr>
                <w:rFonts w:cs="Times New Roman"/>
                <w:noProof/>
                <w:szCs w:val="22"/>
              </w:rPr>
            </w:pPr>
            <w:r w:rsidRPr="0012708E">
              <w:rPr>
                <w:rFonts w:cs="Times New Roman"/>
                <w:noProof/>
                <w:szCs w:val="22"/>
              </w:rPr>
              <w:t>Furniture and equipment</w:t>
            </w:r>
          </w:p>
        </w:tc>
        <w:tc>
          <w:tcPr>
            <w:tcW w:w="3258" w:type="dxa"/>
          </w:tcPr>
          <w:p w14:paraId="4FA59D97" w14:textId="44FDC701" w:rsidR="004116DF" w:rsidRPr="0012708E" w:rsidRDefault="004116DF" w:rsidP="00F3534A">
            <w:pPr>
              <w:spacing w:line="240" w:lineRule="exact"/>
              <w:ind w:left="-129"/>
              <w:jc w:val="right"/>
              <w:rPr>
                <w:rFonts w:cs="Times New Roman"/>
                <w:noProof/>
                <w:szCs w:val="22"/>
              </w:rPr>
            </w:pPr>
            <w:r w:rsidRPr="0012708E">
              <w:rPr>
                <w:rFonts w:cs="Times New Roman"/>
                <w:noProof/>
                <w:szCs w:val="22"/>
                <w:lang w:bidi="th-TH"/>
              </w:rPr>
              <w:t>3 - 5</w:t>
            </w:r>
          </w:p>
        </w:tc>
        <w:tc>
          <w:tcPr>
            <w:tcW w:w="993" w:type="dxa"/>
            <w:vAlign w:val="bottom"/>
          </w:tcPr>
          <w:p w14:paraId="1F9B94EE" w14:textId="77777777" w:rsidR="004116DF" w:rsidRPr="0012708E" w:rsidRDefault="004116DF" w:rsidP="00F3534A">
            <w:pPr>
              <w:spacing w:line="240" w:lineRule="exact"/>
              <w:ind w:left="-20"/>
              <w:jc w:val="right"/>
              <w:rPr>
                <w:rFonts w:cs="Times New Roman"/>
                <w:noProof/>
                <w:szCs w:val="22"/>
              </w:rPr>
            </w:pPr>
            <w:r w:rsidRPr="0012708E">
              <w:rPr>
                <w:rFonts w:cs="Times New Roman"/>
                <w:noProof/>
                <w:szCs w:val="22"/>
              </w:rPr>
              <w:t>years</w:t>
            </w:r>
          </w:p>
        </w:tc>
      </w:tr>
      <w:tr w:rsidR="004116DF" w:rsidRPr="0012708E" w14:paraId="34A4C8BB" w14:textId="77777777" w:rsidTr="006C7097">
        <w:trPr>
          <w:trHeight w:val="60"/>
        </w:trPr>
        <w:tc>
          <w:tcPr>
            <w:tcW w:w="4230" w:type="dxa"/>
            <w:vAlign w:val="bottom"/>
          </w:tcPr>
          <w:p w14:paraId="7AC08E4B" w14:textId="6A8DA7DB" w:rsidR="004116DF" w:rsidRPr="0012708E" w:rsidRDefault="004116DF" w:rsidP="00F3534A">
            <w:pPr>
              <w:spacing w:line="240" w:lineRule="exact"/>
              <w:rPr>
                <w:rFonts w:cs="Times New Roman"/>
                <w:noProof/>
                <w:szCs w:val="22"/>
              </w:rPr>
            </w:pPr>
            <w:r w:rsidRPr="0012708E">
              <w:rPr>
                <w:rFonts w:cs="Times New Roman"/>
                <w:noProof/>
                <w:szCs w:val="22"/>
              </w:rPr>
              <w:t>Computers and accessories</w:t>
            </w:r>
          </w:p>
        </w:tc>
        <w:tc>
          <w:tcPr>
            <w:tcW w:w="3258" w:type="dxa"/>
          </w:tcPr>
          <w:p w14:paraId="481FD925" w14:textId="63C971D2" w:rsidR="004116DF" w:rsidRPr="0012708E" w:rsidRDefault="004116DF" w:rsidP="00F3534A">
            <w:pPr>
              <w:spacing w:line="240" w:lineRule="exact"/>
              <w:ind w:left="-129"/>
              <w:jc w:val="right"/>
              <w:rPr>
                <w:rFonts w:cs="Times New Roman"/>
                <w:noProof/>
                <w:szCs w:val="22"/>
              </w:rPr>
            </w:pPr>
            <w:r w:rsidRPr="0012708E">
              <w:rPr>
                <w:rFonts w:cs="Times New Roman"/>
                <w:noProof/>
                <w:szCs w:val="22"/>
                <w:lang w:bidi="th-TH"/>
              </w:rPr>
              <w:t>3 - 5</w:t>
            </w:r>
          </w:p>
        </w:tc>
        <w:tc>
          <w:tcPr>
            <w:tcW w:w="993" w:type="dxa"/>
            <w:vAlign w:val="bottom"/>
          </w:tcPr>
          <w:p w14:paraId="08DA2AB3" w14:textId="77777777" w:rsidR="004116DF" w:rsidRPr="0012708E" w:rsidRDefault="004116DF" w:rsidP="00F3534A">
            <w:pPr>
              <w:spacing w:line="240" w:lineRule="exact"/>
              <w:ind w:left="-20"/>
              <w:jc w:val="right"/>
              <w:rPr>
                <w:rFonts w:cs="Times New Roman"/>
                <w:noProof/>
                <w:szCs w:val="22"/>
              </w:rPr>
            </w:pPr>
            <w:r w:rsidRPr="0012708E">
              <w:rPr>
                <w:rFonts w:cs="Times New Roman"/>
                <w:noProof/>
                <w:szCs w:val="22"/>
              </w:rPr>
              <w:t>years</w:t>
            </w:r>
          </w:p>
        </w:tc>
      </w:tr>
    </w:tbl>
    <w:p w14:paraId="35348860" w14:textId="6160A730" w:rsidR="000A140F" w:rsidRPr="00B95516" w:rsidRDefault="000A140F" w:rsidP="00B95516">
      <w:pPr>
        <w:spacing w:line="240" w:lineRule="exact"/>
        <w:ind w:left="540"/>
        <w:jc w:val="both"/>
        <w:rPr>
          <w:rFonts w:cs="Times New Roman"/>
          <w:noProof/>
          <w:color w:val="000000"/>
          <w:szCs w:val="22"/>
          <w:lang w:bidi="th-TH"/>
        </w:rPr>
      </w:pPr>
    </w:p>
    <w:p w14:paraId="65B929B0" w14:textId="654C4ACC" w:rsidR="003C1CA9" w:rsidRPr="0012708E" w:rsidRDefault="003C1CA9" w:rsidP="00F3534A">
      <w:pPr>
        <w:pStyle w:val="Heading2"/>
        <w:numPr>
          <w:ilvl w:val="0"/>
          <w:numId w:val="0"/>
        </w:numPr>
        <w:spacing w:before="0" w:after="0" w:line="240" w:lineRule="exact"/>
        <w:ind w:left="540" w:hanging="540"/>
        <w:rPr>
          <w:rFonts w:cs="Times New Roman"/>
          <w:sz w:val="22"/>
          <w:szCs w:val="22"/>
        </w:rPr>
      </w:pPr>
      <w:r w:rsidRPr="0012708E">
        <w:rPr>
          <w:rFonts w:cs="Times New Roman"/>
          <w:sz w:val="22"/>
          <w:szCs w:val="22"/>
        </w:rPr>
        <w:t>(h)</w:t>
      </w:r>
      <w:r w:rsidRPr="0012708E">
        <w:rPr>
          <w:rFonts w:cs="Times New Roman"/>
          <w:sz w:val="22"/>
          <w:szCs w:val="22"/>
        </w:rPr>
        <w:tab/>
        <w:t>Leases</w:t>
      </w:r>
    </w:p>
    <w:p w14:paraId="0B81206E" w14:textId="77777777" w:rsidR="003C1CA9" w:rsidRPr="0012708E" w:rsidRDefault="003C1CA9" w:rsidP="00F3534A">
      <w:pPr>
        <w:spacing w:line="240" w:lineRule="exact"/>
        <w:rPr>
          <w:rFonts w:cs="Times New Roman"/>
          <w:b/>
          <w:i/>
          <w:szCs w:val="22"/>
        </w:rPr>
      </w:pPr>
    </w:p>
    <w:p w14:paraId="521F15E5" w14:textId="6B43CDF0" w:rsidR="003F27B0" w:rsidRPr="0012708E" w:rsidRDefault="003F27B0" w:rsidP="00F3534A">
      <w:pPr>
        <w:pStyle w:val="BodyText"/>
        <w:spacing w:after="0" w:line="240" w:lineRule="exact"/>
        <w:ind w:left="540"/>
        <w:jc w:val="thaiDistribute"/>
        <w:rPr>
          <w:rFonts w:cs="Times New Roman"/>
        </w:rPr>
      </w:pPr>
      <w:r w:rsidRPr="0012708E">
        <w:rPr>
          <w:rFonts w:cs="Times New Roman"/>
        </w:rPr>
        <w:t xml:space="preserve">At inception of a contract, the </w:t>
      </w:r>
      <w:r w:rsidR="006A3C89" w:rsidRPr="0012708E">
        <w:rPr>
          <w:rFonts w:cs="Times New Roman"/>
        </w:rPr>
        <w:t>Group</w:t>
      </w:r>
      <w:r w:rsidRPr="0012708E">
        <w:rPr>
          <w:rFonts w:cs="Times New Roman"/>
        </w:rPr>
        <w:t xml:space="preserve"> assesses </w:t>
      </w:r>
      <w:r w:rsidR="00E67F68">
        <w:rPr>
          <w:rFonts w:cs="Times New Roman"/>
        </w:rPr>
        <w:t>that</w:t>
      </w:r>
      <w:r w:rsidRPr="0012708E">
        <w:rPr>
          <w:rFonts w:cs="Times New Roman"/>
        </w:rPr>
        <w:t xml:space="preserve"> a contract is, or contains, a lease when it conveys the right to control the use of an identified asset for a period of time in exchange for consideration. </w:t>
      </w:r>
    </w:p>
    <w:p w14:paraId="60E6668A" w14:textId="01F893F4" w:rsidR="003F27B0" w:rsidRPr="0012708E" w:rsidRDefault="003F27B0" w:rsidP="00F3534A">
      <w:pPr>
        <w:pStyle w:val="BodyText"/>
        <w:spacing w:after="0" w:line="240" w:lineRule="exact"/>
        <w:ind w:left="540"/>
        <w:jc w:val="thaiDistribute"/>
        <w:rPr>
          <w:rFonts w:cs="Times New Roman"/>
          <w:szCs w:val="22"/>
          <w:lang w:val="en-GB"/>
        </w:rPr>
      </w:pPr>
    </w:p>
    <w:p w14:paraId="0574BBB8" w14:textId="6F39E906" w:rsidR="003C1CA9" w:rsidRPr="0012708E" w:rsidRDefault="003F27B0" w:rsidP="00F3534A">
      <w:pPr>
        <w:pStyle w:val="BodyText"/>
        <w:spacing w:after="0" w:line="240" w:lineRule="exact"/>
        <w:ind w:left="540"/>
        <w:jc w:val="thaiDistribute"/>
        <w:rPr>
          <w:rFonts w:cs="Times New Roman"/>
          <w:i/>
          <w:iCs/>
          <w:szCs w:val="22"/>
          <w:lang w:val="en-GB"/>
        </w:rPr>
      </w:pPr>
      <w:r w:rsidRPr="0012708E">
        <w:rPr>
          <w:rFonts w:cs="Times New Roman"/>
          <w:i/>
          <w:iCs/>
          <w:szCs w:val="22"/>
          <w:lang w:val="en-GB"/>
        </w:rPr>
        <w:t>As a lessee</w:t>
      </w:r>
    </w:p>
    <w:p w14:paraId="56F8F10D" w14:textId="274468A0" w:rsidR="003F27B0" w:rsidRPr="0012708E" w:rsidRDefault="003F27B0" w:rsidP="00F3534A">
      <w:pPr>
        <w:pStyle w:val="BodyText"/>
        <w:spacing w:after="0" w:line="240" w:lineRule="exact"/>
        <w:ind w:left="540"/>
        <w:jc w:val="thaiDistribute"/>
        <w:rPr>
          <w:rFonts w:cs="Times New Roman"/>
          <w:i/>
          <w:iCs/>
          <w:szCs w:val="22"/>
          <w:lang w:val="en-GB"/>
        </w:rPr>
      </w:pPr>
    </w:p>
    <w:p w14:paraId="066E80FE" w14:textId="602A5F53" w:rsidR="003F27B0" w:rsidRDefault="003F27B0" w:rsidP="00F3534A">
      <w:pPr>
        <w:pStyle w:val="BodyText"/>
        <w:spacing w:after="0" w:line="240" w:lineRule="exact"/>
        <w:ind w:left="540"/>
        <w:jc w:val="thaiDistribute"/>
        <w:rPr>
          <w:rFonts w:cs="Times New Roman"/>
          <w:szCs w:val="22"/>
          <w:lang w:val="en-GB"/>
        </w:rPr>
      </w:pPr>
      <w:r w:rsidRPr="0012708E">
        <w:rPr>
          <w:rFonts w:cs="Times New Roman"/>
          <w:szCs w:val="22"/>
          <w:lang w:val="en-GB"/>
        </w:rPr>
        <w:t>At commencement</w:t>
      </w:r>
      <w:r w:rsidR="00A86D4B">
        <w:rPr>
          <w:rFonts w:cs="Times New Roman"/>
          <w:szCs w:val="22"/>
          <w:lang w:val="en-GB"/>
        </w:rPr>
        <w:t xml:space="preserve"> </w:t>
      </w:r>
      <w:r w:rsidR="00BD2D3F" w:rsidRPr="00B307D0">
        <w:rPr>
          <w:rFonts w:cs="Times New Roman"/>
          <w:szCs w:val="22"/>
          <w:lang w:val="en-GB"/>
        </w:rPr>
        <w:t>of a contract</w:t>
      </w:r>
      <w:r w:rsidRPr="00CE4751">
        <w:rPr>
          <w:rFonts w:cs="Times New Roman"/>
          <w:szCs w:val="22"/>
          <w:lang w:val="en-GB"/>
        </w:rPr>
        <w:t>, the</w:t>
      </w:r>
      <w:r w:rsidRPr="0012708E">
        <w:rPr>
          <w:rFonts w:cs="Times New Roman"/>
          <w:szCs w:val="22"/>
          <w:lang w:val="en-GB"/>
        </w:rPr>
        <w:t xml:space="preserve"> Group allocates the consideration in the contract to each lease component on the basis of its relative stand-alone prices. </w:t>
      </w:r>
      <w:r w:rsidR="008602C1" w:rsidRPr="0012708E">
        <w:rPr>
          <w:rFonts w:cs="Times New Roman"/>
          <w:szCs w:val="22"/>
          <w:lang w:val="en-GB"/>
        </w:rPr>
        <w:t>F</w:t>
      </w:r>
      <w:r w:rsidRPr="0012708E">
        <w:rPr>
          <w:rFonts w:cs="Times New Roman"/>
          <w:szCs w:val="22"/>
          <w:lang w:val="en-GB"/>
        </w:rPr>
        <w:t>or the leases of property</w:t>
      </w:r>
      <w:r w:rsidR="008602C1" w:rsidRPr="0012708E">
        <w:rPr>
          <w:rFonts w:cs="Times New Roman"/>
          <w:szCs w:val="22"/>
          <w:lang w:val="en-GB"/>
        </w:rPr>
        <w:t>,</w:t>
      </w:r>
      <w:r w:rsidR="006E620B" w:rsidRPr="0012708E">
        <w:rPr>
          <w:rFonts w:cs="Times New Roman"/>
          <w:szCs w:val="22"/>
          <w:lang w:val="en-GB"/>
        </w:rPr>
        <w:t xml:space="preserve"> </w:t>
      </w:r>
      <w:r w:rsidRPr="0012708E">
        <w:rPr>
          <w:rFonts w:cs="Times New Roman"/>
          <w:szCs w:val="22"/>
          <w:lang w:val="en-GB"/>
        </w:rPr>
        <w:t xml:space="preserve">the </w:t>
      </w:r>
      <w:r w:rsidR="008602C1" w:rsidRPr="0012708E">
        <w:rPr>
          <w:rFonts w:cs="Times New Roman"/>
          <w:szCs w:val="22"/>
          <w:lang w:val="en-GB"/>
        </w:rPr>
        <w:t xml:space="preserve">Group </w:t>
      </w:r>
      <w:r w:rsidRPr="0012708E">
        <w:rPr>
          <w:rFonts w:cs="Times New Roman"/>
          <w:szCs w:val="22"/>
          <w:lang w:val="en-GB"/>
        </w:rPr>
        <w:t xml:space="preserve">has </w:t>
      </w:r>
      <w:r w:rsidR="00E67F68">
        <w:rPr>
          <w:rFonts w:cs="Times New Roman"/>
          <w:szCs w:val="22"/>
          <w:lang w:val="en-GB"/>
        </w:rPr>
        <w:t xml:space="preserve">elected not to separate non-lease components and </w:t>
      </w:r>
      <w:r w:rsidRPr="0012708E">
        <w:rPr>
          <w:rFonts w:cs="Times New Roman"/>
          <w:szCs w:val="22"/>
          <w:lang w:val="en-GB"/>
        </w:rPr>
        <w:t>account</w:t>
      </w:r>
      <w:r w:rsidR="008602C1" w:rsidRPr="0012708E">
        <w:rPr>
          <w:rFonts w:cs="Times New Roman"/>
          <w:szCs w:val="22"/>
          <w:lang w:val="en-GB"/>
        </w:rPr>
        <w:t>ed</w:t>
      </w:r>
      <w:r w:rsidRPr="0012708E">
        <w:rPr>
          <w:rFonts w:cs="Times New Roman"/>
          <w:szCs w:val="22"/>
          <w:lang w:val="en-GB"/>
        </w:rPr>
        <w:t xml:space="preserve"> for the lease and non-lease components </w:t>
      </w:r>
      <w:r w:rsidR="008602C1" w:rsidRPr="0012708E">
        <w:rPr>
          <w:rFonts w:cs="Times New Roman"/>
          <w:szCs w:val="22"/>
          <w:lang w:val="en-GB"/>
        </w:rPr>
        <w:t xml:space="preserve">wholly </w:t>
      </w:r>
      <w:r w:rsidRPr="0012708E">
        <w:rPr>
          <w:rFonts w:cs="Times New Roman"/>
          <w:szCs w:val="22"/>
          <w:lang w:val="en-GB"/>
        </w:rPr>
        <w:t>as a single lease component</w:t>
      </w:r>
      <w:r w:rsidR="008602C1" w:rsidRPr="0012708E">
        <w:rPr>
          <w:rFonts w:cs="Times New Roman"/>
          <w:szCs w:val="22"/>
          <w:lang w:val="en-GB"/>
        </w:rPr>
        <w:t>.</w:t>
      </w:r>
    </w:p>
    <w:p w14:paraId="1A6A9A2B" w14:textId="77777777" w:rsidR="00766701" w:rsidRPr="0012708E" w:rsidRDefault="00766701" w:rsidP="00F3534A">
      <w:pPr>
        <w:pStyle w:val="BodyText"/>
        <w:spacing w:after="0" w:line="240" w:lineRule="exact"/>
        <w:ind w:left="540"/>
        <w:jc w:val="thaiDistribute"/>
        <w:rPr>
          <w:rFonts w:cs="Times New Roman"/>
          <w:szCs w:val="22"/>
          <w:lang w:val="en-GB"/>
        </w:rPr>
      </w:pPr>
    </w:p>
    <w:p w14:paraId="6A523205" w14:textId="0D49943F" w:rsidR="003C1CA9" w:rsidRDefault="003C1CA9" w:rsidP="00F3534A">
      <w:pPr>
        <w:pStyle w:val="BodyText"/>
        <w:spacing w:after="0" w:line="240" w:lineRule="exact"/>
        <w:ind w:left="540"/>
        <w:jc w:val="thaiDistribute"/>
        <w:rPr>
          <w:rFonts w:cs="Times New Roman"/>
          <w:szCs w:val="22"/>
          <w:lang w:val="en-GB"/>
        </w:rPr>
      </w:pPr>
      <w:r w:rsidRPr="0012708E">
        <w:rPr>
          <w:rFonts w:cs="Times New Roman"/>
          <w:szCs w:val="22"/>
          <w:lang w:val="en-GB"/>
        </w:rPr>
        <w:t xml:space="preserve">The Group recognises a right-of-use asset and a lease liability at the lease commencement date, except for leases of low-value assets or short-term leases which </w:t>
      </w:r>
      <w:r w:rsidR="0092253B" w:rsidRPr="0012708E">
        <w:rPr>
          <w:rFonts w:cs="Times New Roman"/>
          <w:szCs w:val="22"/>
          <w:lang w:val="en-GB"/>
        </w:rPr>
        <w:t>are</w:t>
      </w:r>
      <w:r w:rsidRPr="0012708E">
        <w:rPr>
          <w:rFonts w:cs="Times New Roman"/>
          <w:szCs w:val="22"/>
          <w:lang w:val="en-GB"/>
        </w:rPr>
        <w:t xml:space="preserve"> recognised as expense</w:t>
      </w:r>
      <w:r w:rsidR="00207283">
        <w:rPr>
          <w:rFonts w:cs="Times New Roman"/>
          <w:szCs w:val="22"/>
          <w:lang w:val="en-GB"/>
        </w:rPr>
        <w:t>s</w:t>
      </w:r>
      <w:r w:rsidRPr="0012708E">
        <w:rPr>
          <w:rFonts w:cs="Times New Roman"/>
          <w:szCs w:val="22"/>
          <w:lang w:val="en-GB"/>
        </w:rPr>
        <w:t xml:space="preserve"> on a straight-line basis over the </w:t>
      </w:r>
      <w:r w:rsidR="00207283">
        <w:rPr>
          <w:rFonts w:cs="Times New Roman"/>
          <w:szCs w:val="22"/>
          <w:lang w:val="en-GB"/>
        </w:rPr>
        <w:t xml:space="preserve">respective </w:t>
      </w:r>
      <w:r w:rsidRPr="0012708E">
        <w:rPr>
          <w:rFonts w:cs="Times New Roman"/>
          <w:szCs w:val="22"/>
          <w:lang w:val="en-GB"/>
        </w:rPr>
        <w:t>lease term</w:t>
      </w:r>
      <w:r w:rsidR="00207283">
        <w:rPr>
          <w:rFonts w:cs="Times New Roman"/>
          <w:szCs w:val="22"/>
          <w:lang w:val="en-GB"/>
        </w:rPr>
        <w:t>s</w:t>
      </w:r>
      <w:r w:rsidRPr="0012708E">
        <w:rPr>
          <w:rFonts w:cs="Times New Roman"/>
          <w:szCs w:val="22"/>
          <w:lang w:val="en-GB"/>
        </w:rPr>
        <w:t>.</w:t>
      </w:r>
    </w:p>
    <w:p w14:paraId="6F8BF8DF" w14:textId="77777777" w:rsidR="00241596" w:rsidRPr="0012708E" w:rsidRDefault="00241596" w:rsidP="00F3534A">
      <w:pPr>
        <w:pStyle w:val="BodyText"/>
        <w:spacing w:after="0" w:line="240" w:lineRule="exact"/>
        <w:ind w:left="540"/>
        <w:jc w:val="thaiDistribute"/>
        <w:rPr>
          <w:rFonts w:cs="Times New Roman"/>
          <w:szCs w:val="22"/>
          <w:lang w:val="en-GB"/>
        </w:rPr>
      </w:pPr>
    </w:p>
    <w:p w14:paraId="6FD1C111" w14:textId="68723855" w:rsidR="003C1CA9" w:rsidRPr="00A974A1" w:rsidRDefault="003C1CA9" w:rsidP="00F3534A">
      <w:pPr>
        <w:pStyle w:val="BodyText"/>
        <w:spacing w:after="0" w:line="240" w:lineRule="exact"/>
        <w:ind w:left="540"/>
        <w:jc w:val="thaiDistribute"/>
        <w:rPr>
          <w:rFonts w:cstheme="minorBidi"/>
          <w:b/>
          <w:color w:val="0000FF"/>
          <w:szCs w:val="28"/>
          <w:lang w:val="en-GB" w:bidi="th-TH"/>
        </w:rPr>
      </w:pPr>
      <w:r w:rsidRPr="0012708E">
        <w:rPr>
          <w:rFonts w:cs="Times New Roman"/>
          <w:szCs w:val="22"/>
          <w:lang w:val="en-GB"/>
        </w:rPr>
        <w:t xml:space="preserve">Right-of-use asset </w:t>
      </w:r>
      <w:r w:rsidR="008602C1" w:rsidRPr="0012708E">
        <w:rPr>
          <w:rFonts w:cs="Times New Roman"/>
          <w:szCs w:val="22"/>
          <w:lang w:val="en-GB"/>
        </w:rPr>
        <w:t xml:space="preserve">is </w:t>
      </w:r>
      <w:r w:rsidRPr="0012708E">
        <w:rPr>
          <w:rFonts w:cs="Times New Roman"/>
          <w:szCs w:val="22"/>
          <w:lang w:val="en-GB"/>
        </w:rPr>
        <w:t xml:space="preserve">measured at cost, less any accumulated depreciation and impairment losses, and adjusted for any remeasurement of lease liabilities. </w:t>
      </w:r>
      <w:r w:rsidR="00D60A24" w:rsidRPr="0012708E">
        <w:rPr>
          <w:rFonts w:cs="Times New Roman"/>
          <w:szCs w:val="22"/>
          <w:lang w:val="en-GB"/>
        </w:rPr>
        <w:t>The cost of right-of-use asset includes the initial amount of the lease liability adjusted for any prepaid lease payments</w:t>
      </w:r>
      <w:r w:rsidRPr="0012708E">
        <w:rPr>
          <w:rFonts w:cs="Times New Roman"/>
          <w:szCs w:val="22"/>
          <w:lang w:val="en-GB"/>
        </w:rPr>
        <w:t xml:space="preserve">, plus any initial direct costs incurred and an estimate of restoration costs, less any lease incentives received. Right-of-use assets are presented as </w:t>
      </w:r>
      <w:r w:rsidR="00E67F68">
        <w:rPr>
          <w:rFonts w:cs="Times New Roman"/>
          <w:szCs w:val="22"/>
          <w:lang w:val="en-GB"/>
        </w:rPr>
        <w:t xml:space="preserve">a </w:t>
      </w:r>
      <w:r w:rsidRPr="0012708E">
        <w:rPr>
          <w:rFonts w:cs="Times New Roman"/>
          <w:szCs w:val="22"/>
          <w:lang w:val="en-GB"/>
        </w:rPr>
        <w:t xml:space="preserve">part </w:t>
      </w:r>
      <w:r w:rsidR="000E23E8" w:rsidRPr="0012708E">
        <w:rPr>
          <w:rFonts w:cs="Times New Roman"/>
          <w:szCs w:val="22"/>
          <w:lang w:val="en-GB"/>
        </w:rPr>
        <w:t>of</w:t>
      </w:r>
      <w:r w:rsidRPr="0012708E">
        <w:rPr>
          <w:rFonts w:cs="Times New Roman"/>
          <w:szCs w:val="22"/>
          <w:lang w:val="en-GB"/>
        </w:rPr>
        <w:t xml:space="preserve"> premises and equipment in </w:t>
      </w:r>
      <w:r w:rsidR="006A00DD" w:rsidRPr="0012708E">
        <w:rPr>
          <w:rFonts w:cs="Times New Roman"/>
          <w:szCs w:val="22"/>
          <w:lang w:val="en-GB"/>
        </w:rPr>
        <w:t xml:space="preserve">the </w:t>
      </w:r>
      <w:r w:rsidRPr="0012708E">
        <w:rPr>
          <w:rFonts w:cs="Times New Roman"/>
          <w:szCs w:val="22"/>
          <w:lang w:val="en-GB"/>
        </w:rPr>
        <w:t xml:space="preserve">statements of financial position. </w:t>
      </w:r>
      <w:r w:rsidR="00D60A24" w:rsidRPr="0012708E">
        <w:rPr>
          <w:rFonts w:cs="Times New Roman"/>
          <w:szCs w:val="22"/>
          <w:lang w:val="en-GB"/>
        </w:rPr>
        <w:t>Depreciation is charged to profit or loss on a straight-line method from the commencement date to the end of the lease term</w:t>
      </w:r>
      <w:r w:rsidR="00543E2E" w:rsidRPr="0012708E">
        <w:rPr>
          <w:rFonts w:cs="Times New Roman"/>
          <w:szCs w:val="22"/>
          <w:lang w:val="en-GB"/>
        </w:rPr>
        <w:t>.</w:t>
      </w:r>
    </w:p>
    <w:p w14:paraId="378DA906" w14:textId="77777777" w:rsidR="00A974A1" w:rsidRDefault="00A974A1" w:rsidP="00A974A1">
      <w:pPr>
        <w:spacing w:line="240" w:lineRule="exact"/>
        <w:ind w:left="540"/>
        <w:jc w:val="both"/>
        <w:rPr>
          <w:rFonts w:cstheme="minorBidi"/>
          <w:noProof/>
          <w:szCs w:val="28"/>
          <w:lang w:bidi="th-TH"/>
        </w:rPr>
      </w:pPr>
    </w:p>
    <w:p w14:paraId="7E19A2DE" w14:textId="73DE7078" w:rsidR="00A974A1" w:rsidRPr="00AB5DFA" w:rsidRDefault="00A974A1" w:rsidP="00A974A1">
      <w:pPr>
        <w:spacing w:line="240" w:lineRule="exact"/>
        <w:ind w:left="540"/>
        <w:jc w:val="both"/>
        <w:rPr>
          <w:rFonts w:cs="Times New Roman"/>
          <w:noProof/>
          <w:szCs w:val="22"/>
        </w:rPr>
      </w:pPr>
      <w:r w:rsidRPr="00AB5DFA">
        <w:rPr>
          <w:rFonts w:cs="Times New Roman"/>
          <w:noProof/>
          <w:szCs w:val="22"/>
        </w:rPr>
        <w:t xml:space="preserve">The estimated useful lives are as follows: </w:t>
      </w:r>
    </w:p>
    <w:p w14:paraId="388A1D81" w14:textId="77777777" w:rsidR="00A974A1" w:rsidRDefault="00A974A1" w:rsidP="00A974A1">
      <w:pPr>
        <w:pStyle w:val="BodyText"/>
        <w:spacing w:after="0" w:line="240" w:lineRule="exact"/>
        <w:ind w:left="540"/>
        <w:jc w:val="thaiDistribute"/>
        <w:rPr>
          <w:rFonts w:cs="Times New Roman"/>
          <w:szCs w:val="22"/>
          <w:lang w:val="en-GB"/>
        </w:rPr>
      </w:pPr>
    </w:p>
    <w:tbl>
      <w:tblPr>
        <w:tblW w:w="8481" w:type="dxa"/>
        <w:tblInd w:w="450" w:type="dxa"/>
        <w:tblLook w:val="0000" w:firstRow="0" w:lastRow="0" w:firstColumn="0" w:lastColumn="0" w:noHBand="0" w:noVBand="0"/>
      </w:tblPr>
      <w:tblGrid>
        <w:gridCol w:w="4230"/>
        <w:gridCol w:w="3510"/>
        <w:gridCol w:w="741"/>
      </w:tblGrid>
      <w:tr w:rsidR="00A974A1" w:rsidRPr="00AB5DFA" w14:paraId="1FBE603D" w14:textId="77777777" w:rsidTr="00670A6F">
        <w:trPr>
          <w:trHeight w:val="60"/>
        </w:trPr>
        <w:tc>
          <w:tcPr>
            <w:tcW w:w="4230" w:type="dxa"/>
            <w:vAlign w:val="bottom"/>
          </w:tcPr>
          <w:p w14:paraId="259AA546" w14:textId="77777777" w:rsidR="00A974A1" w:rsidRPr="00AB5DFA" w:rsidRDefault="00A974A1">
            <w:pPr>
              <w:spacing w:line="240" w:lineRule="exact"/>
              <w:rPr>
                <w:rFonts w:cs="Times New Roman"/>
                <w:noProof/>
                <w:szCs w:val="22"/>
              </w:rPr>
            </w:pPr>
            <w:r w:rsidRPr="00AB5DFA">
              <w:rPr>
                <w:rFonts w:cs="Times New Roman"/>
                <w:noProof/>
                <w:szCs w:val="22"/>
              </w:rPr>
              <w:t>Building and office spaces</w:t>
            </w:r>
          </w:p>
        </w:tc>
        <w:tc>
          <w:tcPr>
            <w:tcW w:w="3510" w:type="dxa"/>
          </w:tcPr>
          <w:p w14:paraId="38C325E1" w14:textId="77777777" w:rsidR="00A974A1" w:rsidRPr="00E64CCA" w:rsidRDefault="00A974A1">
            <w:pPr>
              <w:spacing w:line="240" w:lineRule="exact"/>
              <w:ind w:left="-129"/>
              <w:jc w:val="right"/>
              <w:rPr>
                <w:rFonts w:cstheme="minorBidi"/>
                <w:noProof/>
                <w:szCs w:val="28"/>
                <w:lang w:bidi="th-TH"/>
              </w:rPr>
            </w:pPr>
            <w:r w:rsidRPr="00AB5DFA">
              <w:rPr>
                <w:rFonts w:cs="Times New Roman"/>
                <w:noProof/>
                <w:szCs w:val="22"/>
              </w:rPr>
              <w:t>Not more than 13</w:t>
            </w:r>
          </w:p>
        </w:tc>
        <w:tc>
          <w:tcPr>
            <w:tcW w:w="741" w:type="dxa"/>
            <w:vAlign w:val="bottom"/>
          </w:tcPr>
          <w:p w14:paraId="3190EC1A" w14:textId="77777777" w:rsidR="00A974A1" w:rsidRPr="00AB5DFA" w:rsidRDefault="00A974A1">
            <w:pPr>
              <w:spacing w:line="240" w:lineRule="exact"/>
              <w:ind w:left="-20"/>
              <w:jc w:val="right"/>
              <w:rPr>
                <w:rFonts w:cs="Times New Roman"/>
                <w:noProof/>
                <w:szCs w:val="22"/>
              </w:rPr>
            </w:pPr>
            <w:r w:rsidRPr="00AB5DFA">
              <w:rPr>
                <w:rFonts w:cs="Times New Roman"/>
                <w:noProof/>
                <w:szCs w:val="22"/>
              </w:rPr>
              <w:t>years</w:t>
            </w:r>
          </w:p>
        </w:tc>
      </w:tr>
      <w:tr w:rsidR="00A974A1" w:rsidRPr="00AB5DFA" w14:paraId="3B41A017" w14:textId="77777777" w:rsidTr="00670A6F">
        <w:tc>
          <w:tcPr>
            <w:tcW w:w="4230" w:type="dxa"/>
            <w:vAlign w:val="bottom"/>
          </w:tcPr>
          <w:p w14:paraId="657EBFE0" w14:textId="77777777" w:rsidR="00A974A1" w:rsidRPr="00AB5DFA" w:rsidRDefault="00A974A1">
            <w:pPr>
              <w:spacing w:line="240" w:lineRule="exact"/>
              <w:rPr>
                <w:rFonts w:cs="Times New Roman"/>
                <w:noProof/>
                <w:szCs w:val="22"/>
              </w:rPr>
            </w:pPr>
            <w:r w:rsidRPr="00AB5DFA">
              <w:rPr>
                <w:rFonts w:cs="Times New Roman"/>
                <w:noProof/>
                <w:szCs w:val="22"/>
              </w:rPr>
              <w:t>Vehicles</w:t>
            </w:r>
          </w:p>
        </w:tc>
        <w:tc>
          <w:tcPr>
            <w:tcW w:w="3510" w:type="dxa"/>
          </w:tcPr>
          <w:p w14:paraId="4A93EBA9" w14:textId="77777777" w:rsidR="00A974A1" w:rsidRPr="00E64CCA" w:rsidRDefault="00A974A1">
            <w:pPr>
              <w:spacing w:line="240" w:lineRule="exact"/>
              <w:ind w:left="-129"/>
              <w:jc w:val="right"/>
              <w:rPr>
                <w:rFonts w:cstheme="minorBidi"/>
                <w:strike/>
                <w:noProof/>
                <w:szCs w:val="28"/>
                <w:lang w:bidi="th-TH"/>
              </w:rPr>
            </w:pPr>
            <w:r w:rsidRPr="00AB5DFA">
              <w:rPr>
                <w:rFonts w:cs="Times New Roman"/>
                <w:noProof/>
                <w:szCs w:val="22"/>
              </w:rPr>
              <w:t>Not more than   5</w:t>
            </w:r>
          </w:p>
        </w:tc>
        <w:tc>
          <w:tcPr>
            <w:tcW w:w="741" w:type="dxa"/>
            <w:vAlign w:val="bottom"/>
          </w:tcPr>
          <w:p w14:paraId="27C492D4" w14:textId="77777777" w:rsidR="00A974A1" w:rsidRPr="00AB5DFA" w:rsidRDefault="00A974A1">
            <w:pPr>
              <w:spacing w:line="240" w:lineRule="exact"/>
              <w:ind w:left="-20"/>
              <w:jc w:val="right"/>
              <w:rPr>
                <w:rFonts w:cs="Times New Roman"/>
                <w:noProof/>
                <w:szCs w:val="22"/>
              </w:rPr>
            </w:pPr>
            <w:r w:rsidRPr="00AB5DFA">
              <w:rPr>
                <w:rFonts w:cs="Times New Roman"/>
                <w:noProof/>
                <w:szCs w:val="22"/>
              </w:rPr>
              <w:t>years</w:t>
            </w:r>
          </w:p>
        </w:tc>
      </w:tr>
    </w:tbl>
    <w:p w14:paraId="5CE88D5A" w14:textId="77777777" w:rsidR="003C1CA9" w:rsidRPr="0012708E" w:rsidRDefault="003C1CA9" w:rsidP="00F3534A">
      <w:pPr>
        <w:pStyle w:val="BodyText"/>
        <w:spacing w:after="0" w:line="240" w:lineRule="exact"/>
        <w:ind w:left="540"/>
        <w:jc w:val="thaiDistribute"/>
        <w:rPr>
          <w:rFonts w:cs="Times New Roman"/>
          <w:szCs w:val="22"/>
          <w:lang w:val="en-GB"/>
        </w:rPr>
      </w:pPr>
    </w:p>
    <w:p w14:paraId="003A668A" w14:textId="3F3A69FD" w:rsidR="007B6F9C" w:rsidRPr="0012708E" w:rsidRDefault="00D60A24" w:rsidP="00F3534A">
      <w:pPr>
        <w:pStyle w:val="BodyText"/>
        <w:spacing w:after="0" w:line="240" w:lineRule="exact"/>
        <w:ind w:left="540"/>
        <w:jc w:val="thaiDistribute"/>
        <w:rPr>
          <w:rFonts w:cs="Times New Roman"/>
          <w:szCs w:val="22"/>
          <w:lang w:val="en-GB"/>
        </w:rPr>
      </w:pPr>
      <w:r w:rsidRPr="0012708E">
        <w:rPr>
          <w:rFonts w:cs="Times New Roman"/>
          <w:szCs w:val="22"/>
          <w:lang w:val="en-GB"/>
        </w:rPr>
        <w:t xml:space="preserve">The lease liability is initially measured at the present value of all lease payments that shall be paid under the lease. </w:t>
      </w:r>
      <w:r w:rsidR="008602C1" w:rsidRPr="0012708E">
        <w:rPr>
          <w:rFonts w:cs="Times New Roman"/>
          <w:szCs w:val="22"/>
          <w:lang w:val="en-GB"/>
        </w:rPr>
        <w:t>T</w:t>
      </w:r>
      <w:r w:rsidR="003C1CA9" w:rsidRPr="0012708E">
        <w:rPr>
          <w:rFonts w:cs="Times New Roman"/>
          <w:szCs w:val="22"/>
          <w:lang w:val="en-GB"/>
        </w:rPr>
        <w:t>he Group</w:t>
      </w:r>
      <w:r w:rsidRPr="0012708E">
        <w:rPr>
          <w:rFonts w:cs="Times New Roman"/>
          <w:szCs w:val="22"/>
          <w:lang w:val="en-GB"/>
        </w:rPr>
        <w:t xml:space="preserve"> uses</w:t>
      </w:r>
      <w:r w:rsidR="003C1CA9" w:rsidRPr="0012708E">
        <w:rPr>
          <w:rFonts w:cs="Times New Roman"/>
          <w:szCs w:val="22"/>
          <w:lang w:val="en-GB"/>
        </w:rPr>
        <w:t xml:space="preserve"> </w:t>
      </w:r>
      <w:r w:rsidRPr="0012708E">
        <w:rPr>
          <w:rFonts w:cs="Times New Roman"/>
          <w:szCs w:val="22"/>
          <w:lang w:val="en-GB"/>
        </w:rPr>
        <w:t xml:space="preserve">the Group’s </w:t>
      </w:r>
      <w:r w:rsidR="003C1CA9" w:rsidRPr="0012708E">
        <w:rPr>
          <w:rFonts w:cs="Times New Roman"/>
          <w:szCs w:val="22"/>
          <w:lang w:val="en-GB"/>
        </w:rPr>
        <w:t>incremental borrowing rate</w:t>
      </w:r>
      <w:r w:rsidRPr="0012708E">
        <w:rPr>
          <w:rFonts w:cs="Times New Roman"/>
          <w:szCs w:val="22"/>
          <w:lang w:val="en-GB"/>
        </w:rPr>
        <w:t xml:space="preserve"> to discount the lease payments to the present value</w:t>
      </w:r>
      <w:r w:rsidR="00CC0830" w:rsidRPr="0012708E">
        <w:rPr>
          <w:rFonts w:cs="Times New Roman"/>
          <w:szCs w:val="22"/>
          <w:lang w:val="en-GB"/>
        </w:rPr>
        <w:t>.</w:t>
      </w:r>
      <w:r w:rsidR="0029313A" w:rsidRPr="0012708E">
        <w:rPr>
          <w:rFonts w:cs="Times New Roman"/>
          <w:szCs w:val="22"/>
          <w:lang w:val="en-GB"/>
        </w:rPr>
        <w:t xml:space="preserve"> The Group </w:t>
      </w:r>
      <w:r w:rsidR="001E14B4" w:rsidRPr="0012708E">
        <w:rPr>
          <w:rFonts w:cs="Times New Roman"/>
          <w:szCs w:val="22"/>
          <w:lang w:val="en-GB"/>
        </w:rPr>
        <w:t>determines its incremental borrowing rate by obtaining the interest rates from internal source which reflect the term of the lease.</w:t>
      </w:r>
    </w:p>
    <w:p w14:paraId="7B806BE2" w14:textId="77777777" w:rsidR="00CC0830" w:rsidRPr="0012708E" w:rsidRDefault="00CC0830" w:rsidP="00F3534A">
      <w:pPr>
        <w:pStyle w:val="BodyText"/>
        <w:spacing w:after="0" w:line="240" w:lineRule="exact"/>
        <w:ind w:left="540"/>
        <w:jc w:val="thaiDistribute"/>
        <w:rPr>
          <w:rFonts w:cs="Times New Roman"/>
          <w:szCs w:val="22"/>
          <w:lang w:val="en-GB"/>
        </w:rPr>
      </w:pPr>
    </w:p>
    <w:p w14:paraId="2EC8908D" w14:textId="4073084C" w:rsidR="003C1CA9" w:rsidRPr="0012708E" w:rsidRDefault="00CC0830" w:rsidP="00F3534A">
      <w:pPr>
        <w:pStyle w:val="BodyText"/>
        <w:spacing w:after="0" w:line="240" w:lineRule="exact"/>
        <w:ind w:left="540"/>
        <w:jc w:val="thaiDistribute"/>
        <w:rPr>
          <w:rFonts w:cs="Times New Roman"/>
          <w:szCs w:val="22"/>
          <w:cs/>
          <w:lang w:val="en-GB" w:bidi="th-TH"/>
        </w:rPr>
      </w:pPr>
      <w:r w:rsidRPr="0012708E">
        <w:rPr>
          <w:rFonts w:cs="Times New Roman"/>
          <w:szCs w:val="22"/>
          <w:lang w:val="en-GB"/>
        </w:rPr>
        <w:t xml:space="preserve">The lease liability is measured at amortised cost using the effective interest method. It is </w:t>
      </w:r>
      <w:r w:rsidR="003C1CA9" w:rsidRPr="0012708E">
        <w:rPr>
          <w:rFonts w:cs="Times New Roman"/>
          <w:szCs w:val="22"/>
          <w:lang w:val="en-GB"/>
        </w:rPr>
        <w:t>remeasured when there is a modification</w:t>
      </w:r>
      <w:r w:rsidR="006A3C89" w:rsidRPr="0012708E">
        <w:rPr>
          <w:rFonts w:cs="Times New Roman"/>
          <w:szCs w:val="22"/>
          <w:lang w:val="en-GB"/>
        </w:rPr>
        <w:t>.</w:t>
      </w:r>
      <w:r w:rsidR="003C1CA9" w:rsidRPr="0012708E">
        <w:rPr>
          <w:rFonts w:cs="Times New Roman"/>
          <w:szCs w:val="22"/>
          <w:lang w:val="en-GB"/>
        </w:rPr>
        <w:t xml:space="preserve"> </w:t>
      </w:r>
      <w:r w:rsidR="006A3C89" w:rsidRPr="0012708E">
        <w:rPr>
          <w:rFonts w:cs="Times New Roman"/>
          <w:szCs w:val="22"/>
          <w:lang w:val="en-GB"/>
        </w:rPr>
        <w:t xml:space="preserve">When the lease liability is remeasured, a corresponding adjustment is made to the carrying amount of the right-of-use asset or is recorded in profit or loss if the carrying amount of the right-of-use asset has been reduced to zero. </w:t>
      </w:r>
    </w:p>
    <w:p w14:paraId="3C53AEF9" w14:textId="14C67962" w:rsidR="00D661B8" w:rsidRDefault="00D661B8" w:rsidP="00B95516">
      <w:pPr>
        <w:pStyle w:val="BodyText"/>
        <w:spacing w:after="0" w:line="240" w:lineRule="exact"/>
        <w:ind w:left="540"/>
        <w:jc w:val="thaiDistribute"/>
        <w:rPr>
          <w:rFonts w:cs="Times New Roman"/>
          <w:i/>
          <w:iCs/>
          <w:szCs w:val="22"/>
        </w:rPr>
      </w:pPr>
    </w:p>
    <w:p w14:paraId="04F0753B" w14:textId="074D521C" w:rsidR="00543E2E" w:rsidRPr="0012708E" w:rsidRDefault="00543E2E" w:rsidP="003C1CA9">
      <w:pPr>
        <w:spacing w:line="240" w:lineRule="exact"/>
        <w:ind w:left="547" w:right="-58"/>
        <w:jc w:val="both"/>
        <w:rPr>
          <w:rFonts w:cs="Times New Roman"/>
          <w:i/>
          <w:iCs/>
          <w:szCs w:val="22"/>
        </w:rPr>
      </w:pPr>
      <w:r w:rsidRPr="0012708E">
        <w:rPr>
          <w:rFonts w:cs="Times New Roman"/>
          <w:i/>
          <w:iCs/>
          <w:szCs w:val="22"/>
        </w:rPr>
        <w:t>As a lessor</w:t>
      </w:r>
    </w:p>
    <w:p w14:paraId="6DC40A06" w14:textId="54D09797" w:rsidR="00543E2E" w:rsidRPr="0012708E" w:rsidRDefault="00543E2E" w:rsidP="003C1CA9">
      <w:pPr>
        <w:spacing w:line="240" w:lineRule="exact"/>
        <w:ind w:left="547" w:right="-58"/>
        <w:jc w:val="both"/>
        <w:rPr>
          <w:rFonts w:cs="Times New Roman"/>
          <w:i/>
          <w:iCs/>
          <w:szCs w:val="22"/>
        </w:rPr>
      </w:pPr>
    </w:p>
    <w:p w14:paraId="615463EE" w14:textId="58B38508" w:rsidR="00543E2E" w:rsidRPr="0012708E" w:rsidRDefault="006A3C89" w:rsidP="003C1CA9">
      <w:pPr>
        <w:spacing w:line="240" w:lineRule="exact"/>
        <w:ind w:left="547" w:right="-58"/>
        <w:jc w:val="both"/>
        <w:rPr>
          <w:rFonts w:cs="Times New Roman"/>
          <w:szCs w:val="22"/>
        </w:rPr>
      </w:pPr>
      <w:r w:rsidRPr="0012708E">
        <w:rPr>
          <w:rFonts w:cs="Times New Roman"/>
        </w:rPr>
        <w:t>At inception or on modification of a contract, the Group allocates the consideration in the contract to each component on the basis of their relative standalone selling prices</w:t>
      </w:r>
      <w:r w:rsidR="00543E2E" w:rsidRPr="0012708E">
        <w:rPr>
          <w:rFonts w:cs="Times New Roman"/>
        </w:rPr>
        <w:t>.</w:t>
      </w:r>
    </w:p>
    <w:p w14:paraId="58BCA385" w14:textId="77777777" w:rsidR="00543E2E" w:rsidRPr="0012708E" w:rsidRDefault="00543E2E" w:rsidP="003C1CA9">
      <w:pPr>
        <w:spacing w:line="240" w:lineRule="exact"/>
        <w:ind w:left="547" w:right="-58"/>
        <w:jc w:val="both"/>
        <w:rPr>
          <w:rFonts w:cs="Times New Roman"/>
          <w:szCs w:val="22"/>
        </w:rPr>
      </w:pPr>
    </w:p>
    <w:p w14:paraId="5AECB369" w14:textId="2051B150" w:rsidR="006A3C89" w:rsidRDefault="006A3C89" w:rsidP="003C1CA9">
      <w:pPr>
        <w:spacing w:line="240" w:lineRule="exact"/>
        <w:ind w:left="547" w:right="-58"/>
        <w:jc w:val="both"/>
        <w:rPr>
          <w:rFonts w:cs="Times New Roman"/>
          <w:szCs w:val="22"/>
        </w:rPr>
      </w:pPr>
      <w:r w:rsidRPr="0012708E">
        <w:rPr>
          <w:rFonts w:cs="Times New Roman"/>
          <w:szCs w:val="22"/>
        </w:rPr>
        <w:t>At lease inception, the Group considers to classify a lease that transfers substantially all of the risks and rewards incidental to ownership of the underlying asset to lessees as a finance lease.</w:t>
      </w:r>
      <w:r w:rsidR="008B0D46">
        <w:rPr>
          <w:rFonts w:cs="Times New Roman"/>
          <w:szCs w:val="22"/>
        </w:rPr>
        <w:t xml:space="preserve"> A lease that does not meet this criteria is classified as an operating lease.</w:t>
      </w:r>
    </w:p>
    <w:p w14:paraId="6EC6AF23" w14:textId="77777777" w:rsidR="006B5EFE" w:rsidRPr="0012708E" w:rsidRDefault="006B5EFE" w:rsidP="003C1CA9">
      <w:pPr>
        <w:spacing w:line="240" w:lineRule="exact"/>
        <w:ind w:left="547" w:right="-58"/>
        <w:jc w:val="both"/>
        <w:rPr>
          <w:rFonts w:cs="Times New Roman"/>
          <w:szCs w:val="22"/>
        </w:rPr>
      </w:pPr>
    </w:p>
    <w:p w14:paraId="0BA4EBDC" w14:textId="73E8DB88" w:rsidR="003C1CA9" w:rsidRDefault="006A3C89" w:rsidP="00D17A3F">
      <w:pPr>
        <w:spacing w:line="240" w:lineRule="exact"/>
        <w:ind w:left="547" w:right="-58"/>
        <w:jc w:val="both"/>
        <w:rPr>
          <w:rFonts w:cs="Times New Roman"/>
          <w:szCs w:val="22"/>
        </w:rPr>
      </w:pPr>
      <w:r w:rsidRPr="0012708E">
        <w:rPr>
          <w:rFonts w:cs="Times New Roman"/>
          <w:szCs w:val="22"/>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p>
    <w:p w14:paraId="473AE5AB" w14:textId="77777777" w:rsidR="00C61666" w:rsidRPr="0012708E" w:rsidRDefault="00C61666" w:rsidP="00D17A3F">
      <w:pPr>
        <w:spacing w:line="240" w:lineRule="exact"/>
        <w:ind w:left="547" w:right="-58"/>
        <w:jc w:val="both"/>
        <w:rPr>
          <w:rFonts w:cs="Times New Roman"/>
          <w:szCs w:val="22"/>
        </w:rPr>
      </w:pPr>
    </w:p>
    <w:p w14:paraId="586363EE" w14:textId="39980138" w:rsidR="00FB48E8" w:rsidRPr="0012708E" w:rsidRDefault="003C1CA9" w:rsidP="003C1CA9">
      <w:pPr>
        <w:spacing w:line="240" w:lineRule="atLeast"/>
        <w:ind w:left="540"/>
        <w:jc w:val="both"/>
        <w:rPr>
          <w:rFonts w:cs="Times New Roman"/>
          <w:szCs w:val="22"/>
        </w:rPr>
      </w:pPr>
      <w:r w:rsidRPr="0012708E">
        <w:rPr>
          <w:rFonts w:cs="Times New Roman"/>
          <w:szCs w:val="22"/>
        </w:rPr>
        <w:t xml:space="preserve">The Group </w:t>
      </w:r>
      <w:r w:rsidR="006A3C89" w:rsidRPr="0012708E">
        <w:rPr>
          <w:rFonts w:cs="Times New Roman"/>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2755061D" w14:textId="77777777" w:rsidR="00F36B3D" w:rsidRPr="0012708E" w:rsidRDefault="00F36B3D" w:rsidP="003C1CA9">
      <w:pPr>
        <w:spacing w:line="240" w:lineRule="atLeast"/>
        <w:ind w:left="540"/>
        <w:jc w:val="both"/>
        <w:rPr>
          <w:rFonts w:cs="Times New Roman"/>
          <w:spacing w:val="-2"/>
          <w:szCs w:val="22"/>
        </w:rPr>
      </w:pPr>
    </w:p>
    <w:p w14:paraId="35C67116" w14:textId="77777777" w:rsidR="00C5486C" w:rsidRDefault="00C5486C" w:rsidP="00C5486C">
      <w:pPr>
        <w:pStyle w:val="BodyText"/>
        <w:spacing w:after="0"/>
        <w:ind w:left="540"/>
        <w:jc w:val="thaiDistribute"/>
        <w:rPr>
          <w:rFonts w:cstheme="minorBidi"/>
          <w:szCs w:val="28"/>
          <w:lang w:val="en-GB" w:bidi="th-TH"/>
        </w:rPr>
      </w:pPr>
      <w:r w:rsidRPr="0012708E">
        <w:rPr>
          <w:rFonts w:cs="Times New Roman"/>
          <w:szCs w:val="22"/>
          <w:lang w:val="en-GB"/>
        </w:rPr>
        <w:t xml:space="preserve">The Group recognises lease payments received under operating leases in profit or loss on a straight-line basis over the lease term as part of deduction to </w:t>
      </w:r>
      <w:r w:rsidRPr="0012708E">
        <w:rPr>
          <w:rFonts w:cs="Times New Roman"/>
          <w:szCs w:val="28"/>
          <w:lang w:val="en-GB" w:bidi="th-TH"/>
        </w:rPr>
        <w:t>premises and equipment expenses</w:t>
      </w:r>
      <w:r w:rsidRPr="0012708E">
        <w:rPr>
          <w:rFonts w:cs="Times New Roman"/>
          <w:szCs w:val="22"/>
          <w:lang w:val="en-GB"/>
        </w:rPr>
        <w:t>. Initial direct costs incurred in arranging an operating lease are added to the carrying amount of the leased asset and recognised over the lease term.</w:t>
      </w:r>
    </w:p>
    <w:p w14:paraId="4AD703A6" w14:textId="77777777" w:rsidR="00FD3FE0" w:rsidRPr="00FD3FE0" w:rsidRDefault="00FD3FE0" w:rsidP="00FD3FE0">
      <w:pPr>
        <w:spacing w:line="240" w:lineRule="atLeast"/>
        <w:ind w:left="540"/>
        <w:jc w:val="both"/>
        <w:rPr>
          <w:rFonts w:cstheme="minorBidi"/>
          <w:noProof/>
          <w:spacing w:val="-2"/>
          <w:szCs w:val="28"/>
          <w:lang w:bidi="th-TH"/>
        </w:rPr>
      </w:pPr>
    </w:p>
    <w:p w14:paraId="5230CD7D" w14:textId="75EBB257" w:rsidR="00FB48E8" w:rsidRDefault="00FB48E8" w:rsidP="003C1CA9">
      <w:pPr>
        <w:spacing w:line="240" w:lineRule="atLeast"/>
        <w:ind w:left="540"/>
        <w:jc w:val="both"/>
        <w:rPr>
          <w:rFonts w:cstheme="minorBidi"/>
          <w:spacing w:val="-2"/>
          <w:szCs w:val="28"/>
          <w:lang w:bidi="th-TH"/>
        </w:rPr>
      </w:pPr>
      <w:r w:rsidRPr="0012708E">
        <w:rPr>
          <w:rFonts w:cs="Times New Roman"/>
          <w:spacing w:val="-2"/>
          <w:szCs w:val="22"/>
        </w:rPr>
        <w:t>The Group derecognises and deter</w:t>
      </w:r>
      <w:r w:rsidR="004F1034" w:rsidRPr="0012708E">
        <w:rPr>
          <w:rFonts w:cs="Times New Roman"/>
          <w:spacing w:val="-2"/>
          <w:szCs w:val="22"/>
        </w:rPr>
        <w:t>mines</w:t>
      </w:r>
      <w:r w:rsidRPr="0012708E">
        <w:rPr>
          <w:rFonts w:cs="Times New Roman"/>
          <w:spacing w:val="-2"/>
          <w:szCs w:val="22"/>
        </w:rPr>
        <w:t xml:space="preserve"> impairment on the </w:t>
      </w:r>
      <w:r w:rsidR="004F1034" w:rsidRPr="0012708E">
        <w:rPr>
          <w:rFonts w:cs="Times New Roman"/>
          <w:spacing w:val="-2"/>
          <w:szCs w:val="22"/>
        </w:rPr>
        <w:t>l</w:t>
      </w:r>
      <w:r w:rsidRPr="0012708E">
        <w:rPr>
          <w:rFonts w:cs="Times New Roman"/>
          <w:spacing w:val="-2"/>
          <w:szCs w:val="22"/>
        </w:rPr>
        <w:t>eas</w:t>
      </w:r>
      <w:r w:rsidR="004F1034" w:rsidRPr="0012708E">
        <w:rPr>
          <w:rFonts w:cs="Times New Roman"/>
          <w:spacing w:val="-2"/>
          <w:szCs w:val="22"/>
        </w:rPr>
        <w:t>e</w:t>
      </w:r>
      <w:r w:rsidRPr="0012708E">
        <w:rPr>
          <w:rFonts w:cs="Times New Roman"/>
          <w:spacing w:val="-2"/>
          <w:szCs w:val="22"/>
        </w:rPr>
        <w:t xml:space="preserve"> </w:t>
      </w:r>
      <w:r w:rsidR="004F1034" w:rsidRPr="0012708E">
        <w:rPr>
          <w:rFonts w:cs="Times New Roman"/>
          <w:spacing w:val="-2"/>
          <w:szCs w:val="22"/>
        </w:rPr>
        <w:t>receivables as</w:t>
      </w:r>
      <w:r w:rsidRPr="0012708E">
        <w:rPr>
          <w:rFonts w:cs="Times New Roman"/>
          <w:spacing w:val="-2"/>
          <w:szCs w:val="22"/>
        </w:rPr>
        <w:t xml:space="preserve"> disclosed in note</w:t>
      </w:r>
      <w:r w:rsidR="00426387" w:rsidRPr="0012708E">
        <w:rPr>
          <w:rFonts w:cs="Times New Roman"/>
          <w:spacing w:val="-2"/>
          <w:szCs w:val="22"/>
        </w:rPr>
        <w:t xml:space="preserve"> </w:t>
      </w:r>
      <w:r w:rsidRPr="0012708E">
        <w:rPr>
          <w:rFonts w:cs="Times New Roman"/>
          <w:spacing w:val="-2"/>
          <w:szCs w:val="22"/>
        </w:rPr>
        <w:t xml:space="preserve">3 </w:t>
      </w:r>
      <w:r w:rsidR="006E620B" w:rsidRPr="0012708E">
        <w:rPr>
          <w:rFonts w:cs="Times New Roman"/>
          <w:spacing w:val="-2"/>
          <w:szCs w:val="22"/>
        </w:rPr>
        <w:t>(</w:t>
      </w:r>
      <w:r w:rsidR="004F1034" w:rsidRPr="0012708E">
        <w:rPr>
          <w:rFonts w:cs="Times New Roman"/>
          <w:spacing w:val="-2"/>
          <w:szCs w:val="22"/>
        </w:rPr>
        <w:t>e</w:t>
      </w:r>
      <w:r w:rsidR="006E620B" w:rsidRPr="0012708E">
        <w:rPr>
          <w:rFonts w:cs="Times New Roman"/>
          <w:spacing w:val="-2"/>
          <w:szCs w:val="22"/>
        </w:rPr>
        <w:t xml:space="preserve">) </w:t>
      </w:r>
      <w:r w:rsidRPr="0012708E">
        <w:rPr>
          <w:rFonts w:cs="Times New Roman"/>
          <w:spacing w:val="-2"/>
          <w:szCs w:val="22"/>
        </w:rPr>
        <w:t>(3) and 3 (j), respectively.</w:t>
      </w:r>
    </w:p>
    <w:p w14:paraId="1E8D0F21" w14:textId="77777777" w:rsidR="00A331FF" w:rsidRPr="00A331FF" w:rsidRDefault="00A331FF" w:rsidP="003C1CA9">
      <w:pPr>
        <w:spacing w:line="240" w:lineRule="atLeast"/>
        <w:ind w:left="540"/>
        <w:jc w:val="both"/>
        <w:rPr>
          <w:rFonts w:cstheme="minorBidi"/>
          <w:noProof/>
          <w:spacing w:val="-2"/>
          <w:szCs w:val="28"/>
          <w:lang w:bidi="th-TH"/>
        </w:rPr>
      </w:pPr>
    </w:p>
    <w:p w14:paraId="25498091" w14:textId="77777777" w:rsidR="00C31A7B" w:rsidRDefault="00C31A7B">
      <w:pPr>
        <w:rPr>
          <w:rFonts w:cs="Times New Roman"/>
          <w:b/>
          <w:i/>
          <w:szCs w:val="22"/>
        </w:rPr>
      </w:pPr>
      <w:r>
        <w:rPr>
          <w:rFonts w:cs="Times New Roman"/>
          <w:szCs w:val="22"/>
        </w:rPr>
        <w:br w:type="page"/>
      </w:r>
    </w:p>
    <w:p w14:paraId="24051951" w14:textId="5DD3E6C8" w:rsidR="0061423C" w:rsidRPr="0012708E" w:rsidRDefault="003C1CA9" w:rsidP="003C1CA9">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(i)</w:t>
      </w:r>
      <w:r w:rsidRPr="0012708E">
        <w:rPr>
          <w:rFonts w:cs="Times New Roman"/>
          <w:sz w:val="22"/>
          <w:szCs w:val="22"/>
        </w:rPr>
        <w:tab/>
      </w:r>
      <w:r w:rsidR="0061423C" w:rsidRPr="0012708E">
        <w:rPr>
          <w:rFonts w:cs="Times New Roman"/>
          <w:sz w:val="22"/>
          <w:szCs w:val="22"/>
        </w:rPr>
        <w:t>Intangible assets</w:t>
      </w:r>
    </w:p>
    <w:p w14:paraId="72A8F617" w14:textId="77777777" w:rsidR="0061423C" w:rsidRPr="00D943F3" w:rsidRDefault="0061423C" w:rsidP="0061423C">
      <w:pPr>
        <w:ind w:left="540"/>
        <w:jc w:val="both"/>
        <w:rPr>
          <w:rFonts w:cs="Times New Roman"/>
          <w:noProof/>
          <w:color w:val="000000"/>
          <w:sz w:val="20"/>
          <w:lang w:bidi="th-TH"/>
        </w:rPr>
      </w:pPr>
    </w:p>
    <w:p w14:paraId="0F8C0212" w14:textId="1AA8A06C" w:rsidR="001A097C" w:rsidRPr="00C31A7B" w:rsidRDefault="00543E2E" w:rsidP="00D17A3F">
      <w:pPr>
        <w:ind w:left="540"/>
        <w:jc w:val="both"/>
        <w:rPr>
          <w:rFonts w:cs="Times New Roman"/>
          <w:noProof/>
          <w:color w:val="000000"/>
          <w:szCs w:val="22"/>
          <w:lang w:bidi="th-TH"/>
        </w:rPr>
      </w:pPr>
      <w:r w:rsidRPr="0012708E">
        <w:rPr>
          <w:rFonts w:cs="Times New Roman"/>
          <w:noProof/>
          <w:color w:val="000000"/>
          <w:szCs w:val="22"/>
          <w:lang w:bidi="th-TH"/>
        </w:rPr>
        <w:t xml:space="preserve">Intangible assets that have indefinite useful lives are measured at cost less impairment losses. </w:t>
      </w:r>
      <w:r w:rsidR="00305847" w:rsidRPr="0012708E">
        <w:rPr>
          <w:rFonts w:cs="Times New Roman"/>
          <w:noProof/>
          <w:color w:val="000000"/>
          <w:szCs w:val="22"/>
          <w:lang w:bidi="th-TH"/>
        </w:rPr>
        <w:t xml:space="preserve">Other intangible assets are measured at cost less accumulated amortisation and impairment losses. </w:t>
      </w:r>
      <w:r w:rsidRPr="0012708E">
        <w:rPr>
          <w:rFonts w:cs="Times New Roman"/>
          <w:noProof/>
          <w:color w:val="000000"/>
          <w:szCs w:val="22"/>
          <w:lang w:bidi="th-TH"/>
        </w:rPr>
        <w:t xml:space="preserve">Subsequent </w:t>
      </w:r>
      <w:r w:rsidRPr="00C31A7B">
        <w:rPr>
          <w:rFonts w:cs="Times New Roman"/>
          <w:noProof/>
          <w:color w:val="000000"/>
          <w:szCs w:val="22"/>
          <w:lang w:bidi="th-TH"/>
        </w:rPr>
        <w:t>expenditure is capitalised only when it will generate future economic benefits.</w:t>
      </w:r>
      <w:r w:rsidR="00586EC2" w:rsidRPr="00C31A7B">
        <w:rPr>
          <w:rFonts w:cs="Times New Roman"/>
          <w:noProof/>
          <w:color w:val="000000"/>
          <w:szCs w:val="22"/>
          <w:lang w:bidi="th-TH"/>
        </w:rPr>
        <w:t xml:space="preserve"> </w:t>
      </w:r>
      <w:r w:rsidRPr="00C31A7B">
        <w:rPr>
          <w:rFonts w:cs="Times New Roman"/>
          <w:noProof/>
          <w:color w:val="000000"/>
          <w:szCs w:val="22"/>
          <w:lang w:bidi="th-TH"/>
        </w:rPr>
        <w:t>Amortisation is calculated on a straight-line basis over the estimated useful lives of intangible assets and recognised in profit or loss.</w:t>
      </w:r>
      <w:r w:rsidR="0061423C" w:rsidRPr="00C31A7B">
        <w:rPr>
          <w:rFonts w:cs="Times New Roman"/>
          <w:noProof/>
          <w:color w:val="000000"/>
          <w:szCs w:val="22"/>
          <w:lang w:bidi="th-TH"/>
        </w:rPr>
        <w:t xml:space="preserve"> </w:t>
      </w:r>
      <w:r w:rsidR="00456F39" w:rsidRPr="00C31A7B">
        <w:rPr>
          <w:rFonts w:cs="Times New Roman"/>
          <w:noProof/>
          <w:color w:val="000000"/>
          <w:szCs w:val="22"/>
          <w:lang w:bidi="th-TH"/>
        </w:rPr>
        <w:t xml:space="preserve">No amortisation is provided on assets under </w:t>
      </w:r>
      <w:r w:rsidR="00F759F8" w:rsidRPr="00C31A7B">
        <w:rPr>
          <w:rFonts w:cs="Times New Roman"/>
          <w:noProof/>
          <w:color w:val="000000"/>
          <w:szCs w:val="22"/>
          <w:lang w:bidi="th-TH"/>
        </w:rPr>
        <w:t>installation</w:t>
      </w:r>
      <w:r w:rsidR="00456F39" w:rsidRPr="00C31A7B">
        <w:rPr>
          <w:rFonts w:cs="Times New Roman"/>
          <w:noProof/>
          <w:color w:val="000000"/>
          <w:szCs w:val="22"/>
          <w:lang w:bidi="th-TH"/>
        </w:rPr>
        <w:t>.</w:t>
      </w:r>
    </w:p>
    <w:p w14:paraId="7B013F9E" w14:textId="77777777" w:rsidR="003F2945" w:rsidRDefault="003F2945" w:rsidP="00D17A3F">
      <w:pPr>
        <w:ind w:left="540"/>
        <w:jc w:val="both"/>
        <w:rPr>
          <w:rFonts w:cs="Times New Roman"/>
          <w:noProof/>
          <w:color w:val="000000"/>
          <w:szCs w:val="22"/>
          <w:lang w:bidi="th-TH"/>
        </w:rPr>
      </w:pPr>
    </w:p>
    <w:p w14:paraId="481D435A" w14:textId="230E69E5" w:rsidR="0061423C" w:rsidRPr="00C31A7B" w:rsidRDefault="0061423C" w:rsidP="00D17A3F">
      <w:pPr>
        <w:ind w:left="540"/>
        <w:jc w:val="both"/>
        <w:rPr>
          <w:rFonts w:cs="Times New Roman"/>
          <w:noProof/>
          <w:color w:val="000000"/>
          <w:szCs w:val="22"/>
          <w:lang w:bidi="th-TH"/>
        </w:rPr>
      </w:pPr>
      <w:r w:rsidRPr="00C31A7B">
        <w:rPr>
          <w:rFonts w:cs="Times New Roman"/>
          <w:noProof/>
          <w:color w:val="000000"/>
          <w:szCs w:val="22"/>
          <w:lang w:bidi="th-TH"/>
        </w:rPr>
        <w:t>The estimated useful are as follows:</w:t>
      </w:r>
    </w:p>
    <w:p w14:paraId="1A821C46" w14:textId="77777777" w:rsidR="00A23363" w:rsidRPr="00C31A7B" w:rsidRDefault="00A23363" w:rsidP="00A23363">
      <w:pPr>
        <w:spacing w:line="240" w:lineRule="atLeast"/>
        <w:rPr>
          <w:rFonts w:cs="Times New Roman"/>
          <w:noProof/>
          <w:szCs w:val="22"/>
        </w:rPr>
      </w:pPr>
    </w:p>
    <w:tbl>
      <w:tblPr>
        <w:tblW w:w="8481" w:type="dxa"/>
        <w:tblInd w:w="450" w:type="dxa"/>
        <w:tblLook w:val="0000" w:firstRow="0" w:lastRow="0" w:firstColumn="0" w:lastColumn="0" w:noHBand="0" w:noVBand="0"/>
      </w:tblPr>
      <w:tblGrid>
        <w:gridCol w:w="4230"/>
        <w:gridCol w:w="3510"/>
        <w:gridCol w:w="741"/>
      </w:tblGrid>
      <w:tr w:rsidR="00A23363" w:rsidRPr="00C31A7B" w14:paraId="5520CDD4" w14:textId="77777777" w:rsidTr="00670A6F">
        <w:trPr>
          <w:trHeight w:val="60"/>
        </w:trPr>
        <w:tc>
          <w:tcPr>
            <w:tcW w:w="4230" w:type="dxa"/>
            <w:vAlign w:val="bottom"/>
          </w:tcPr>
          <w:p w14:paraId="0C837530" w14:textId="12454AD0" w:rsidR="00A23363" w:rsidRPr="00C31A7B" w:rsidRDefault="00A23363" w:rsidP="003162AA">
            <w:pPr>
              <w:spacing w:line="240" w:lineRule="atLeast"/>
              <w:rPr>
                <w:rFonts w:cs="Times New Roman"/>
                <w:noProof/>
                <w:szCs w:val="22"/>
              </w:rPr>
            </w:pPr>
            <w:r w:rsidRPr="00C31A7B">
              <w:rPr>
                <w:rFonts w:cs="Times New Roman"/>
                <w:noProof/>
                <w:szCs w:val="22"/>
              </w:rPr>
              <w:t>Computer software</w:t>
            </w:r>
          </w:p>
        </w:tc>
        <w:tc>
          <w:tcPr>
            <w:tcW w:w="3510" w:type="dxa"/>
          </w:tcPr>
          <w:p w14:paraId="2A33580E" w14:textId="08E7E36E" w:rsidR="00A23363" w:rsidRPr="00C31A7B" w:rsidRDefault="00A23363" w:rsidP="003162AA">
            <w:pPr>
              <w:spacing w:line="240" w:lineRule="atLeast"/>
              <w:ind w:left="-129"/>
              <w:jc w:val="right"/>
              <w:rPr>
                <w:rFonts w:cs="Times New Roman"/>
                <w:noProof/>
                <w:szCs w:val="22"/>
              </w:rPr>
            </w:pPr>
            <w:r w:rsidRPr="00C31A7B">
              <w:rPr>
                <w:rFonts w:cs="Times New Roman"/>
                <w:noProof/>
                <w:szCs w:val="22"/>
                <w:lang w:bidi="th-TH"/>
              </w:rPr>
              <w:t>3 - 10</w:t>
            </w:r>
          </w:p>
        </w:tc>
        <w:tc>
          <w:tcPr>
            <w:tcW w:w="741" w:type="dxa"/>
            <w:vAlign w:val="bottom"/>
          </w:tcPr>
          <w:p w14:paraId="0EC5CB9C" w14:textId="77777777" w:rsidR="00A23363" w:rsidRPr="00C31A7B" w:rsidRDefault="00A23363" w:rsidP="003162AA">
            <w:pPr>
              <w:spacing w:line="240" w:lineRule="atLeast"/>
              <w:ind w:left="-20"/>
              <w:jc w:val="right"/>
              <w:rPr>
                <w:rFonts w:cs="Times New Roman"/>
                <w:noProof/>
                <w:szCs w:val="22"/>
              </w:rPr>
            </w:pPr>
            <w:r w:rsidRPr="00C31A7B">
              <w:rPr>
                <w:rFonts w:cs="Times New Roman"/>
                <w:noProof/>
                <w:szCs w:val="22"/>
              </w:rPr>
              <w:t>years</w:t>
            </w:r>
          </w:p>
        </w:tc>
      </w:tr>
    </w:tbl>
    <w:p w14:paraId="7127A7A1" w14:textId="6BA248C9" w:rsidR="00EB26EA" w:rsidRPr="00C31A7B" w:rsidRDefault="00EB26EA" w:rsidP="0061423C">
      <w:pPr>
        <w:ind w:left="540"/>
        <w:jc w:val="both"/>
        <w:rPr>
          <w:rFonts w:cs="Times New Roman"/>
          <w:noProof/>
          <w:color w:val="000000"/>
          <w:szCs w:val="22"/>
          <w:lang w:bidi="th-TH"/>
        </w:rPr>
      </w:pPr>
    </w:p>
    <w:p w14:paraId="5FE009C1" w14:textId="77777777" w:rsidR="00CB53A2" w:rsidRPr="00C31A7B" w:rsidRDefault="00CB53A2" w:rsidP="00CB53A2">
      <w:pPr>
        <w:spacing w:line="240" w:lineRule="atLeast"/>
        <w:ind w:left="547" w:hanging="547"/>
        <w:jc w:val="thaiDistribute"/>
        <w:rPr>
          <w:rFonts w:cs="Times New Roman"/>
          <w:b/>
          <w:bCs/>
          <w:i/>
          <w:iCs/>
          <w:color w:val="000000"/>
          <w:szCs w:val="22"/>
        </w:rPr>
      </w:pPr>
      <w:r w:rsidRPr="00C31A7B">
        <w:rPr>
          <w:rFonts w:cs="Times New Roman"/>
          <w:b/>
          <w:bCs/>
          <w:i/>
          <w:iCs/>
          <w:color w:val="000000"/>
          <w:szCs w:val="22"/>
        </w:rPr>
        <w:t>(j)</w:t>
      </w:r>
      <w:r w:rsidRPr="00C31A7B">
        <w:rPr>
          <w:rFonts w:cs="Times New Roman"/>
          <w:b/>
          <w:bCs/>
          <w:i/>
          <w:iCs/>
          <w:color w:val="000000"/>
          <w:szCs w:val="22"/>
        </w:rPr>
        <w:tab/>
        <w:t>Impairment of financial assets and lease receivables</w:t>
      </w:r>
    </w:p>
    <w:p w14:paraId="30E32CD2" w14:textId="77777777" w:rsidR="00CB53A2" w:rsidRPr="00C31A7B" w:rsidRDefault="00CB53A2" w:rsidP="00CB53A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p>
    <w:p w14:paraId="163B49DC" w14:textId="0CD36651" w:rsidR="00CB53A2" w:rsidRPr="00C31A7B" w:rsidRDefault="00CB53A2" w:rsidP="00CB53A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C31A7B">
        <w:rPr>
          <w:rFonts w:eastAsiaTheme="minorHAnsi" w:cs="Times New Roman"/>
          <w:i/>
          <w:iCs/>
          <w:szCs w:val="22"/>
        </w:rPr>
        <w:t xml:space="preserve">Significant estimates and judgments </w:t>
      </w:r>
    </w:p>
    <w:p w14:paraId="7B8D4107" w14:textId="77777777" w:rsidR="00CB53A2" w:rsidRPr="00C31A7B" w:rsidRDefault="00CB53A2" w:rsidP="00CB53A2">
      <w:pPr>
        <w:ind w:left="540"/>
        <w:jc w:val="thaiDistribute"/>
        <w:rPr>
          <w:rFonts w:eastAsiaTheme="minorHAnsi" w:cs="Times New Roman"/>
          <w:i/>
          <w:iCs/>
          <w:szCs w:val="22"/>
          <w:lang w:val="en-US"/>
        </w:rPr>
      </w:pPr>
    </w:p>
    <w:p w14:paraId="7504AE03" w14:textId="25099E1F" w:rsidR="00CB53A2" w:rsidRPr="00C31A7B" w:rsidRDefault="00CB53A2" w:rsidP="00CB53A2">
      <w:pPr>
        <w:ind w:left="540"/>
        <w:jc w:val="thaiDistribute"/>
        <w:rPr>
          <w:rFonts w:eastAsiaTheme="minorHAnsi" w:cs="Times New Roman"/>
          <w:szCs w:val="22"/>
        </w:rPr>
      </w:pPr>
      <w:r w:rsidRPr="00C31A7B">
        <w:rPr>
          <w:rFonts w:cs="Times New Roman"/>
          <w:szCs w:val="22"/>
        </w:rPr>
        <w:t>The</w:t>
      </w:r>
      <w:r w:rsidRPr="00C31A7B">
        <w:rPr>
          <w:rFonts w:eastAsiaTheme="minorHAnsi" w:cs="Times New Roman"/>
          <w:szCs w:val="22"/>
        </w:rPr>
        <w:t xml:space="preserve"> </w:t>
      </w:r>
      <w:r w:rsidRPr="00C31A7B">
        <w:rPr>
          <w:rFonts w:cs="Times New Roman"/>
          <w:szCs w:val="22"/>
        </w:rPr>
        <w:t xml:space="preserve">Group’s expected credit loss (“ECL”) </w:t>
      </w:r>
      <w:r w:rsidRPr="00C31A7B">
        <w:rPr>
          <w:rFonts w:eastAsiaTheme="minorHAnsi" w:cs="Times New Roman"/>
          <w:szCs w:val="22"/>
        </w:rPr>
        <w:t xml:space="preserve">calculations are based on complex models with a series of underlying assumptions. The significant judgments and estimates in determining </w:t>
      </w:r>
      <w:r w:rsidR="00D27D2A" w:rsidRPr="00C31A7B">
        <w:rPr>
          <w:rFonts w:eastAsiaTheme="minorHAnsi" w:cs="Times New Roman"/>
          <w:szCs w:val="22"/>
        </w:rPr>
        <w:t>ECL</w:t>
      </w:r>
      <w:r w:rsidRPr="00C31A7B">
        <w:rPr>
          <w:rFonts w:eastAsiaTheme="minorHAnsi" w:cs="Times New Roman"/>
          <w:szCs w:val="22"/>
        </w:rPr>
        <w:t xml:space="preserve"> include criteria for assessing if there has been a significant increase in credit risk and development of </w:t>
      </w:r>
      <w:r w:rsidR="00D27D2A" w:rsidRPr="00C31A7B">
        <w:rPr>
          <w:rFonts w:eastAsiaTheme="minorHAnsi" w:cs="Times New Roman"/>
          <w:szCs w:val="22"/>
        </w:rPr>
        <w:t>ECL</w:t>
      </w:r>
      <w:r w:rsidRPr="00C31A7B">
        <w:rPr>
          <w:rFonts w:eastAsiaTheme="minorHAnsi" w:cs="Times New Roman"/>
          <w:szCs w:val="22"/>
        </w:rPr>
        <w:t xml:space="preserve"> models, including the choice of inputs relating to macroeconomic variables. The calculation of </w:t>
      </w:r>
      <w:r w:rsidR="00D27D2A" w:rsidRPr="00C31A7B">
        <w:rPr>
          <w:rFonts w:eastAsiaTheme="minorHAnsi" w:cs="Times New Roman"/>
          <w:szCs w:val="22"/>
        </w:rPr>
        <w:t xml:space="preserve">ECL </w:t>
      </w:r>
      <w:r w:rsidRPr="00C31A7B">
        <w:rPr>
          <w:rFonts w:eastAsiaTheme="minorHAnsi" w:cs="Times New Roman"/>
          <w:szCs w:val="22"/>
        </w:rPr>
        <w:t>also involves expert credit judgment to be applied by management based upon counterparty information they receive from various internal and external. Expert credit judgment is also applied to determine whether any post-model adjustments are required for credit risk elements which are not captured by the model under a “management overlay” framework, such as identified model deficiencies, debtors’ risk and other factors.</w:t>
      </w:r>
    </w:p>
    <w:p w14:paraId="66974B31" w14:textId="171D7D14" w:rsidR="00D661B8" w:rsidRPr="00C31A7B" w:rsidRDefault="00D661B8" w:rsidP="002A1554">
      <w:pPr>
        <w:ind w:left="540"/>
        <w:jc w:val="thaiDistribute"/>
        <w:rPr>
          <w:rFonts w:eastAsiaTheme="minorHAnsi" w:cs="Times New Roman"/>
          <w:i/>
          <w:iCs/>
          <w:szCs w:val="22"/>
        </w:rPr>
      </w:pPr>
    </w:p>
    <w:p w14:paraId="15FE6AAF" w14:textId="716C6623"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Measurement of ECL</w:t>
      </w:r>
    </w:p>
    <w:p w14:paraId="5C4F7FC2" w14:textId="77777777" w:rsidR="00CB53A2" w:rsidRPr="00D943F3" w:rsidRDefault="00CB53A2" w:rsidP="00CB53A2">
      <w:pPr>
        <w:spacing w:line="240" w:lineRule="atLeast"/>
        <w:ind w:left="540"/>
        <w:jc w:val="thaiDistribute"/>
        <w:rPr>
          <w:rFonts w:eastAsiaTheme="minorHAnsi" w:cs="Times New Roman"/>
          <w:sz w:val="20"/>
        </w:rPr>
      </w:pPr>
    </w:p>
    <w:p w14:paraId="70E51A8D" w14:textId="7D03D357" w:rsidR="00CB53A2" w:rsidRPr="0012708E" w:rsidRDefault="00D27D2A" w:rsidP="00CB53A2">
      <w:pPr>
        <w:spacing w:line="240" w:lineRule="atLeast"/>
        <w:ind w:left="540"/>
        <w:jc w:val="thaiDistribute"/>
        <w:rPr>
          <w:rFonts w:eastAsiaTheme="minorHAnsi" w:cs="Times New Roman"/>
          <w:szCs w:val="22"/>
        </w:rPr>
      </w:pPr>
      <w:r>
        <w:rPr>
          <w:rFonts w:eastAsiaTheme="minorHAnsi" w:cs="Times New Roman"/>
          <w:szCs w:val="22"/>
        </w:rPr>
        <w:t>ECLs</w:t>
      </w:r>
      <w:r w:rsidR="00CB53A2" w:rsidRPr="0012708E">
        <w:rPr>
          <w:rFonts w:eastAsiaTheme="minorHAnsi" w:cs="Times New Roman"/>
          <w:szCs w:val="22"/>
        </w:rPr>
        <w:t xml:space="preserve"> are computed as unbiased, probability weighted amounts which are determined by evaluating a range of reasonably possible outcomes, the time value of money, and considering all reasonable and supportable information. This includes forward-looking information.</w:t>
      </w:r>
    </w:p>
    <w:p w14:paraId="1604C501" w14:textId="77777777" w:rsidR="00D27D2A" w:rsidRPr="00D943F3" w:rsidRDefault="00D27D2A" w:rsidP="00CB53A2">
      <w:pPr>
        <w:ind w:left="540"/>
        <w:jc w:val="thaiDistribute"/>
        <w:rPr>
          <w:rFonts w:eastAsiaTheme="minorHAnsi" w:cs="Times New Roman"/>
          <w:sz w:val="20"/>
        </w:rPr>
      </w:pPr>
    </w:p>
    <w:p w14:paraId="35AD6C12" w14:textId="5EC3BBB4" w:rsidR="00CB53A2" w:rsidRDefault="00CB53A2" w:rsidP="00CB53A2">
      <w:pPr>
        <w:ind w:left="540"/>
        <w:jc w:val="thaiDistribute"/>
        <w:rPr>
          <w:rFonts w:eastAsiaTheme="minorHAnsi" w:cs="Times New Roman"/>
          <w:szCs w:val="22"/>
        </w:rPr>
      </w:pPr>
      <w:r w:rsidRPr="0012708E">
        <w:rPr>
          <w:rFonts w:eastAsiaTheme="minorHAnsi" w:cs="Times New Roman"/>
          <w:szCs w:val="22"/>
        </w:rPr>
        <w:t>ECL</w:t>
      </w:r>
      <w:r w:rsidR="00D27D2A">
        <w:rPr>
          <w:rFonts w:eastAsiaTheme="minorHAnsi" w:cs="Times New Roman"/>
          <w:szCs w:val="22"/>
        </w:rPr>
        <w:t>s</w:t>
      </w:r>
      <w:r w:rsidRPr="0012708E">
        <w:rPr>
          <w:rFonts w:eastAsiaTheme="minorHAnsi" w:cs="Times New Roman"/>
          <w:szCs w:val="22"/>
        </w:rPr>
        <w:t xml:space="preserve"> are a probability-weighted estimated of credit losses. They are measured as follows:</w:t>
      </w:r>
    </w:p>
    <w:p w14:paraId="56FD7E83" w14:textId="77777777" w:rsidR="00E67F68" w:rsidRPr="00D943F3" w:rsidRDefault="00E67F68" w:rsidP="00CB53A2">
      <w:pPr>
        <w:ind w:left="540"/>
        <w:jc w:val="thaiDistribute"/>
        <w:rPr>
          <w:rFonts w:eastAsiaTheme="minorHAnsi" w:cs="Times New Roman"/>
          <w:sz w:val="20"/>
        </w:rPr>
      </w:pPr>
    </w:p>
    <w:p w14:paraId="5917CE99" w14:textId="07E95653" w:rsidR="00CB53A2" w:rsidRPr="0012708E" w:rsidRDefault="00CB53A2" w:rsidP="00CB53A2">
      <w:pPr>
        <w:pStyle w:val="ListParagraph"/>
        <w:numPr>
          <w:ilvl w:val="0"/>
          <w:numId w:val="24"/>
        </w:numPr>
        <w:spacing w:line="259" w:lineRule="auto"/>
        <w:ind w:left="900"/>
        <w:jc w:val="both"/>
        <w:rPr>
          <w:color w:val="000000"/>
          <w:lang w:bidi="th-TH"/>
        </w:rPr>
      </w:pPr>
      <w:r w:rsidRPr="0012708E">
        <w:rPr>
          <w:color w:val="000000"/>
          <w:lang w:bidi="th-TH"/>
        </w:rPr>
        <w:t>financial assets: as the present value of all cash shortfalls (i.e</w:t>
      </w:r>
      <w:r w:rsidR="00F94696" w:rsidRPr="0012708E">
        <w:rPr>
          <w:color w:val="000000"/>
          <w:lang w:bidi="th-TH"/>
        </w:rPr>
        <w:t>.,</w:t>
      </w:r>
      <w:r w:rsidRPr="0012708E">
        <w:rPr>
          <w:color w:val="000000"/>
          <w:lang w:bidi="th-TH"/>
        </w:rPr>
        <w:t xml:space="preserve"> the difference between the contractual cash flows and the cash flows that the Group expects to receive);</w:t>
      </w:r>
    </w:p>
    <w:p w14:paraId="7EA3D2F5" w14:textId="3B1B9657" w:rsidR="00CB53A2" w:rsidRPr="0012708E" w:rsidRDefault="00CB53A2" w:rsidP="00CB53A2">
      <w:pPr>
        <w:pStyle w:val="ListParagraph"/>
        <w:numPr>
          <w:ilvl w:val="0"/>
          <w:numId w:val="24"/>
        </w:numPr>
        <w:spacing w:line="259" w:lineRule="auto"/>
        <w:ind w:left="900"/>
        <w:jc w:val="both"/>
        <w:rPr>
          <w:color w:val="000000"/>
          <w:lang w:bidi="th-TH"/>
        </w:rPr>
      </w:pPr>
      <w:r w:rsidRPr="0012708E">
        <w:rPr>
          <w:color w:val="000000"/>
          <w:lang w:bidi="th-TH"/>
        </w:rPr>
        <w:t xml:space="preserve">undrawn loan commitments: as the present value of the difference between the contractual cash flows that are due to the Group if the commitment is drawn down and the cash flows that the Group expects to </w:t>
      </w:r>
      <w:r w:rsidR="00744470" w:rsidRPr="0012708E">
        <w:t>receive if the loan is drawn down</w:t>
      </w:r>
      <w:r w:rsidRPr="0012708E">
        <w:rPr>
          <w:color w:val="000000"/>
          <w:lang w:bidi="th-TH"/>
        </w:rPr>
        <w:t>; and</w:t>
      </w:r>
    </w:p>
    <w:p w14:paraId="6923CC21" w14:textId="5856E2BB" w:rsidR="00CB53A2" w:rsidRDefault="00CB53A2" w:rsidP="009D449D">
      <w:pPr>
        <w:pStyle w:val="ListParagraph"/>
        <w:numPr>
          <w:ilvl w:val="0"/>
          <w:numId w:val="24"/>
        </w:numPr>
        <w:spacing w:line="259" w:lineRule="auto"/>
        <w:ind w:left="900"/>
        <w:jc w:val="both"/>
        <w:rPr>
          <w:color w:val="000000"/>
          <w:lang w:bidi="th-TH"/>
        </w:rPr>
      </w:pPr>
      <w:r w:rsidRPr="0012708E">
        <w:rPr>
          <w:color w:val="000000"/>
          <w:lang w:bidi="th-TH"/>
        </w:rPr>
        <w:t>financial guarantee contracts: the expected payments to reimburse the holder less any amounts that the Group expects to recover.</w:t>
      </w:r>
    </w:p>
    <w:p w14:paraId="1844FE92" w14:textId="77777777" w:rsidR="00281143" w:rsidRPr="007864D3" w:rsidRDefault="00281143" w:rsidP="007864D3">
      <w:pPr>
        <w:spacing w:line="259" w:lineRule="auto"/>
        <w:ind w:left="540"/>
        <w:jc w:val="both"/>
        <w:rPr>
          <w:color w:val="000000"/>
          <w:lang w:bidi="th-TH"/>
        </w:rPr>
      </w:pPr>
    </w:p>
    <w:p w14:paraId="1D5AF012" w14:textId="77777777" w:rsidR="00CB53A2" w:rsidRPr="0012708E" w:rsidRDefault="00CB53A2" w:rsidP="00CB53A2">
      <w:pPr>
        <w:spacing w:line="240" w:lineRule="atLeast"/>
        <w:ind w:left="540"/>
        <w:jc w:val="thaiDistribute"/>
        <w:rPr>
          <w:rFonts w:cs="Times New Roman"/>
          <w:szCs w:val="22"/>
        </w:rPr>
      </w:pPr>
      <w:r w:rsidRPr="0012708E">
        <w:rPr>
          <w:rFonts w:cs="Times New Roman"/>
          <w:szCs w:val="22"/>
        </w:rPr>
        <w:t xml:space="preserve">Estimate of expected cash shortfalls is determined by multiplying the probability of default (“PD”) with percentage of the loss given default (“LGD”) with the expected exposure at the time of default (“EAD”).  </w:t>
      </w:r>
    </w:p>
    <w:p w14:paraId="70BD4A55" w14:textId="7C216CA8" w:rsidR="00305847" w:rsidRPr="0012708E" w:rsidRDefault="00305847" w:rsidP="007864D3">
      <w:pPr>
        <w:spacing w:line="246" w:lineRule="exact"/>
        <w:ind w:left="540"/>
        <w:jc w:val="thaiDistribute"/>
        <w:rPr>
          <w:rFonts w:cs="Times New Roman"/>
          <w:szCs w:val="22"/>
        </w:rPr>
      </w:pPr>
    </w:p>
    <w:p w14:paraId="7CC9964C" w14:textId="6774D316" w:rsidR="00CB53A2" w:rsidRPr="0012708E" w:rsidRDefault="00CB53A2" w:rsidP="00D912E0">
      <w:pPr>
        <w:spacing w:line="246" w:lineRule="exact"/>
        <w:ind w:left="540"/>
        <w:jc w:val="thaiDistribute"/>
        <w:rPr>
          <w:rFonts w:cs="Times New Roman"/>
          <w:szCs w:val="22"/>
        </w:rPr>
      </w:pPr>
      <w:r w:rsidRPr="0012708E">
        <w:rPr>
          <w:rFonts w:cs="Times New Roman"/>
          <w:szCs w:val="22"/>
        </w:rPr>
        <w:t>Forward-looking macroeconomic assumptions are incorporated into the PD, LGD and EAD where relevant and where they have been identified to influence credit risk such as gross domestic product (“GDP”), in</w:t>
      </w:r>
      <w:r w:rsidR="00B8299C" w:rsidRPr="0012708E">
        <w:rPr>
          <w:rFonts w:cs="Times New Roman"/>
          <w:szCs w:val="22"/>
        </w:rPr>
        <w:t>flation</w:t>
      </w:r>
      <w:r w:rsidRPr="0012708E">
        <w:rPr>
          <w:rFonts w:cs="Times New Roman"/>
          <w:szCs w:val="22"/>
        </w:rPr>
        <w:t xml:space="preserve"> rate and </w:t>
      </w:r>
      <w:r w:rsidR="00B8299C" w:rsidRPr="0012708E">
        <w:rPr>
          <w:rFonts w:cs="Times New Roman"/>
          <w:szCs w:val="22"/>
        </w:rPr>
        <w:t>unemployment rate</w:t>
      </w:r>
      <w:r w:rsidR="002A1554">
        <w:rPr>
          <w:rFonts w:cs="Times New Roman"/>
          <w:szCs w:val="22"/>
        </w:rPr>
        <w:t xml:space="preserve"> etc</w:t>
      </w:r>
      <w:r w:rsidRPr="0012708E">
        <w:rPr>
          <w:rFonts w:cs="Times New Roman"/>
          <w:szCs w:val="22"/>
        </w:rPr>
        <w:t xml:space="preserve">. These assumptions are determined using all reasonable and supportable information, which includes both internally developed forecasts and those available externally and are consistent with those used for financial and capital planning. </w:t>
      </w:r>
    </w:p>
    <w:p w14:paraId="25A3240A" w14:textId="3418CBB0" w:rsidR="00CB53A2" w:rsidRPr="0012708E" w:rsidRDefault="00CB53A2" w:rsidP="002A1554">
      <w:pPr>
        <w:spacing w:line="246" w:lineRule="exact"/>
        <w:ind w:left="540"/>
        <w:jc w:val="thaiDistribute"/>
        <w:rPr>
          <w:rFonts w:cs="Times New Roman"/>
          <w:szCs w:val="22"/>
        </w:rPr>
      </w:pPr>
    </w:p>
    <w:p w14:paraId="486E6984" w14:textId="77777777" w:rsidR="00CB53A2" w:rsidRPr="0012708E" w:rsidRDefault="00CB53A2" w:rsidP="00D912E0">
      <w:pPr>
        <w:spacing w:line="246" w:lineRule="exact"/>
        <w:ind w:left="540"/>
        <w:jc w:val="thaiDistribute"/>
        <w:rPr>
          <w:rFonts w:cs="Times New Roman"/>
          <w:szCs w:val="22"/>
        </w:rPr>
      </w:pPr>
      <w:r w:rsidRPr="0012708E">
        <w:rPr>
          <w:rFonts w:cs="Times New Roman"/>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4CCEDF12" w14:textId="77777777" w:rsidR="00FD6504" w:rsidRDefault="00FD6504" w:rsidP="00D912E0">
      <w:pPr>
        <w:spacing w:line="246" w:lineRule="exact"/>
        <w:ind w:left="540"/>
        <w:jc w:val="thaiDistribute"/>
        <w:rPr>
          <w:rFonts w:cs="Times New Roman"/>
          <w:szCs w:val="22"/>
        </w:rPr>
      </w:pPr>
    </w:p>
    <w:p w14:paraId="06AB50B9" w14:textId="36B159CD" w:rsidR="00CB53A2" w:rsidRPr="0012708E" w:rsidRDefault="00CB53A2" w:rsidP="00D912E0">
      <w:pPr>
        <w:spacing w:line="246" w:lineRule="exact"/>
        <w:ind w:left="540"/>
        <w:jc w:val="thaiDistribute"/>
        <w:rPr>
          <w:rFonts w:cs="Times New Roman"/>
          <w:szCs w:val="22"/>
        </w:rPr>
      </w:pPr>
      <w:r w:rsidRPr="0012708E">
        <w:rPr>
          <w:rFonts w:cs="Times New Roman"/>
          <w:szCs w:val="22"/>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75448BBE" w14:textId="77777777" w:rsidR="00CB53A2" w:rsidRPr="0012708E" w:rsidRDefault="00CB53A2" w:rsidP="00D912E0">
      <w:pPr>
        <w:spacing w:line="246" w:lineRule="exact"/>
        <w:ind w:left="540"/>
        <w:jc w:val="thaiDistribute"/>
        <w:rPr>
          <w:rFonts w:cs="Times New Roman"/>
          <w:szCs w:val="22"/>
        </w:rPr>
      </w:pPr>
    </w:p>
    <w:p w14:paraId="61B1DD40" w14:textId="7FF0954D" w:rsidR="00CB53A2" w:rsidRPr="0012708E" w:rsidRDefault="00CB53A2" w:rsidP="00D912E0">
      <w:pPr>
        <w:spacing w:line="246" w:lineRule="exact"/>
        <w:ind w:left="540"/>
        <w:jc w:val="thaiDistribute"/>
        <w:rPr>
          <w:rFonts w:cs="Times New Roman"/>
          <w:szCs w:val="22"/>
        </w:rPr>
      </w:pPr>
      <w:r w:rsidRPr="0012708E">
        <w:rPr>
          <w:rFonts w:cs="Times New Roman"/>
          <w:szCs w:val="22"/>
        </w:rPr>
        <w:t xml:space="preserve">Cash shortfalls are discounted using the effective interest rate on the financial </w:t>
      </w:r>
      <w:r w:rsidR="006D2053">
        <w:rPr>
          <w:rFonts w:cs="Times New Roman"/>
          <w:szCs w:val="22"/>
        </w:rPr>
        <w:t>assets</w:t>
      </w:r>
      <w:r w:rsidRPr="0012708E">
        <w:rPr>
          <w:rFonts w:cs="Times New Roman"/>
          <w:szCs w:val="22"/>
        </w:rPr>
        <w:t xml:space="preserve">. </w:t>
      </w:r>
    </w:p>
    <w:p w14:paraId="35808F89" w14:textId="77777777" w:rsidR="00C31A7B" w:rsidRDefault="00C31A7B" w:rsidP="00D912E0">
      <w:pPr>
        <w:spacing w:line="246" w:lineRule="exact"/>
        <w:ind w:left="540"/>
        <w:jc w:val="thaiDistribute"/>
        <w:rPr>
          <w:rFonts w:eastAsiaTheme="minorHAnsi" w:cs="Times New Roman"/>
          <w:i/>
          <w:iCs/>
          <w:szCs w:val="22"/>
        </w:rPr>
      </w:pPr>
    </w:p>
    <w:p w14:paraId="31173BA5" w14:textId="6C37D8AF" w:rsidR="00CB53A2" w:rsidRPr="0012708E" w:rsidRDefault="00CB53A2" w:rsidP="00D912E0">
      <w:pPr>
        <w:spacing w:line="246" w:lineRule="exact"/>
        <w:ind w:left="540"/>
        <w:jc w:val="thaiDistribute"/>
        <w:rPr>
          <w:rFonts w:eastAsiaTheme="minorHAnsi" w:cs="Times New Roman"/>
          <w:i/>
          <w:iCs/>
          <w:szCs w:val="22"/>
        </w:rPr>
      </w:pPr>
      <w:r w:rsidRPr="0012708E">
        <w:rPr>
          <w:rFonts w:eastAsiaTheme="minorHAnsi" w:cs="Times New Roman"/>
          <w:i/>
          <w:iCs/>
          <w:szCs w:val="22"/>
        </w:rPr>
        <w:t>Staging</w:t>
      </w:r>
    </w:p>
    <w:p w14:paraId="635805C7" w14:textId="77777777" w:rsidR="00CB53A2" w:rsidRPr="0012708E" w:rsidRDefault="00CB53A2" w:rsidP="00D912E0">
      <w:pPr>
        <w:spacing w:line="246" w:lineRule="exact"/>
        <w:ind w:left="540"/>
        <w:jc w:val="thaiDistribute"/>
        <w:rPr>
          <w:rFonts w:eastAsiaTheme="minorHAnsi" w:cs="Times New Roman"/>
          <w:i/>
          <w:iCs/>
          <w:szCs w:val="22"/>
        </w:rPr>
      </w:pPr>
    </w:p>
    <w:p w14:paraId="42E27F28" w14:textId="3F6A8434" w:rsidR="00CB53A2" w:rsidRPr="0012708E" w:rsidRDefault="00CB53A2" w:rsidP="00D912E0">
      <w:pPr>
        <w:spacing w:line="246" w:lineRule="exact"/>
        <w:ind w:left="540"/>
        <w:jc w:val="thaiDistribute"/>
        <w:rPr>
          <w:rFonts w:cs="Times New Roman"/>
          <w:szCs w:val="22"/>
        </w:rPr>
      </w:pPr>
      <w:r w:rsidRPr="0012708E">
        <w:rPr>
          <w:rFonts w:cs="Times New Roman"/>
          <w:szCs w:val="22"/>
        </w:rPr>
        <w:t>For ECL recognition, financial assets are classified in any of the below 3 stages at each reporting date by being assessed on individual basis. A financial asset can move between stages during its lifetime. The stage</w:t>
      </w:r>
      <w:r w:rsidR="00845915">
        <w:rPr>
          <w:rFonts w:cs="Times New Roman"/>
          <w:szCs w:val="22"/>
        </w:rPr>
        <w:t>s</w:t>
      </w:r>
      <w:r w:rsidRPr="0012708E">
        <w:rPr>
          <w:rFonts w:cs="Times New Roman"/>
          <w:szCs w:val="22"/>
        </w:rPr>
        <w:t xml:space="preserve"> are based on changes in credit quality since initial recognition and defined as follows:</w:t>
      </w:r>
    </w:p>
    <w:p w14:paraId="0634EF89" w14:textId="77777777" w:rsidR="00CB53A2" w:rsidRPr="0012708E" w:rsidRDefault="00CB53A2" w:rsidP="00D912E0">
      <w:pPr>
        <w:spacing w:line="246" w:lineRule="exact"/>
        <w:ind w:left="540"/>
        <w:jc w:val="thaiDistribute"/>
        <w:rPr>
          <w:rFonts w:cs="Times New Roman"/>
          <w:szCs w:val="22"/>
        </w:rPr>
      </w:pPr>
    </w:p>
    <w:p w14:paraId="37D6119E" w14:textId="77777777" w:rsidR="00CB53A2" w:rsidRPr="0012708E" w:rsidRDefault="00CB53A2" w:rsidP="00D912E0">
      <w:pPr>
        <w:pStyle w:val="ListParagraph"/>
        <w:numPr>
          <w:ilvl w:val="0"/>
          <w:numId w:val="23"/>
        </w:numPr>
        <w:tabs>
          <w:tab w:val="left" w:pos="909"/>
        </w:tabs>
        <w:autoSpaceDE w:val="0"/>
        <w:autoSpaceDN w:val="0"/>
        <w:adjustRightInd w:val="0"/>
        <w:spacing w:line="246" w:lineRule="exact"/>
        <w:ind w:left="540" w:firstLine="0"/>
        <w:jc w:val="thaiDistribute"/>
        <w:rPr>
          <w:szCs w:val="22"/>
        </w:rPr>
      </w:pPr>
      <w:r w:rsidRPr="0012708E">
        <w:rPr>
          <w:szCs w:val="22"/>
        </w:rPr>
        <w:t>Stage 1: Financial assets that have not had a significant increase in credit risk (Performing)</w:t>
      </w:r>
    </w:p>
    <w:p w14:paraId="2A6EB2BE" w14:textId="77777777" w:rsidR="00CB53A2" w:rsidRPr="0012708E" w:rsidRDefault="00CB53A2" w:rsidP="00D912E0">
      <w:pPr>
        <w:pStyle w:val="ListParagraph"/>
        <w:tabs>
          <w:tab w:val="left" w:pos="909"/>
        </w:tabs>
        <w:spacing w:line="246" w:lineRule="exact"/>
        <w:ind w:left="540"/>
        <w:jc w:val="thaiDistribute"/>
        <w:rPr>
          <w:szCs w:val="22"/>
        </w:rPr>
      </w:pPr>
    </w:p>
    <w:p w14:paraId="73CBDC6A" w14:textId="0F15FF7C" w:rsidR="00CB53A2" w:rsidRPr="0012708E" w:rsidRDefault="00CB53A2" w:rsidP="00D912E0">
      <w:pPr>
        <w:pStyle w:val="ListParagraph"/>
        <w:spacing w:line="246" w:lineRule="exact"/>
        <w:ind w:left="540"/>
        <w:jc w:val="thaiDistribute"/>
        <w:rPr>
          <w:szCs w:val="22"/>
        </w:rPr>
      </w:pPr>
      <w:r w:rsidRPr="0012708E">
        <w:rPr>
          <w:szCs w:val="22"/>
        </w:rPr>
        <w:t>Financial assets that have not had a significant increase in credit risk (</w:t>
      </w:r>
      <w:r w:rsidR="00365496" w:rsidRPr="0012708E">
        <w:rPr>
          <w:szCs w:val="22"/>
        </w:rPr>
        <w:t>“</w:t>
      </w:r>
      <w:r w:rsidRPr="0012708E">
        <w:rPr>
          <w:szCs w:val="22"/>
        </w:rPr>
        <w:t>SICR</w:t>
      </w:r>
      <w:r w:rsidR="00365496" w:rsidRPr="0012708E">
        <w:rPr>
          <w:szCs w:val="22"/>
        </w:rPr>
        <w:t>”</w:t>
      </w:r>
      <w:r w:rsidRPr="0012708E">
        <w:rPr>
          <w:szCs w:val="22"/>
        </w:rPr>
        <w:t xml:space="preserve">) since initial recognition (i.e. no Stage 2 or 3 triggers apply) or investment </w:t>
      </w:r>
      <w:r w:rsidR="00281143">
        <w:rPr>
          <w:szCs w:val="22"/>
        </w:rPr>
        <w:t xml:space="preserve">in debt instrument </w:t>
      </w:r>
      <w:r w:rsidRPr="0012708E">
        <w:rPr>
          <w:szCs w:val="22"/>
        </w:rPr>
        <w:t xml:space="preserve">that considered to have low credit risk at each reporting date with the exception of purchased or originated credit impaired (POCI) assets. The allowance for ECL is 12-month ECL. 12-month ECL is the portion of lifetime ECL that result from default events on a financial instrument that are possible within the 12 months after the reporting date. </w:t>
      </w:r>
    </w:p>
    <w:p w14:paraId="53268B3D" w14:textId="53D53129" w:rsidR="00301D0B" w:rsidRDefault="00301D0B" w:rsidP="002A1554">
      <w:pPr>
        <w:pStyle w:val="ListParagraph"/>
        <w:tabs>
          <w:tab w:val="left" w:pos="909"/>
        </w:tabs>
        <w:spacing w:line="246" w:lineRule="exact"/>
        <w:ind w:left="540"/>
        <w:jc w:val="thaiDistribute"/>
        <w:rPr>
          <w:szCs w:val="22"/>
        </w:rPr>
      </w:pPr>
    </w:p>
    <w:p w14:paraId="4F7724CF" w14:textId="737F362B" w:rsidR="00CB53A2" w:rsidRPr="0012708E" w:rsidRDefault="00CB53A2" w:rsidP="00D912E0">
      <w:pPr>
        <w:pStyle w:val="ListParagraph"/>
        <w:numPr>
          <w:ilvl w:val="0"/>
          <w:numId w:val="23"/>
        </w:numPr>
        <w:tabs>
          <w:tab w:val="left" w:pos="918"/>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540" w:hanging="9"/>
        <w:jc w:val="thaiDistribute"/>
        <w:rPr>
          <w:szCs w:val="22"/>
        </w:rPr>
      </w:pPr>
      <w:r w:rsidRPr="0012708E">
        <w:rPr>
          <w:szCs w:val="22"/>
        </w:rPr>
        <w:t>Stage 2: Financial assets</w:t>
      </w:r>
      <w:r w:rsidR="00D6056F">
        <w:rPr>
          <w:szCs w:val="22"/>
        </w:rPr>
        <w:t xml:space="preserve"> that</w:t>
      </w:r>
      <w:r w:rsidRPr="0012708E">
        <w:rPr>
          <w:szCs w:val="22"/>
        </w:rPr>
        <w:t xml:space="preserve"> have a SICR (Under-performing)</w:t>
      </w:r>
    </w:p>
    <w:p w14:paraId="28CC0C11" w14:textId="77777777" w:rsidR="00CB53A2" w:rsidRPr="0012708E" w:rsidRDefault="00CB53A2" w:rsidP="00D912E0">
      <w:pPr>
        <w:pStyle w:val="ListParagraph"/>
        <w:tabs>
          <w:tab w:val="left" w:pos="1620"/>
        </w:tabs>
        <w:spacing w:line="246" w:lineRule="exact"/>
        <w:ind w:left="540" w:hanging="9"/>
        <w:jc w:val="thaiDistribute"/>
        <w:rPr>
          <w:szCs w:val="22"/>
        </w:rPr>
      </w:pPr>
    </w:p>
    <w:p w14:paraId="36F7AD1C" w14:textId="564C05EE" w:rsidR="00CB53A2" w:rsidRPr="0012708E" w:rsidRDefault="00CB53A2" w:rsidP="00D912E0">
      <w:pPr>
        <w:pStyle w:val="ListParagraph"/>
        <w:spacing w:line="246" w:lineRule="exact"/>
        <w:ind w:left="540"/>
        <w:jc w:val="thaiDistribute"/>
        <w:rPr>
          <w:szCs w:val="22"/>
        </w:rPr>
      </w:pPr>
      <w:r w:rsidRPr="0012708E">
        <w:rPr>
          <w:szCs w:val="22"/>
        </w:rPr>
        <w:t>When financial assets</w:t>
      </w:r>
      <w:r w:rsidR="00D6056F">
        <w:rPr>
          <w:szCs w:val="22"/>
        </w:rPr>
        <w:t xml:space="preserve"> that</w:t>
      </w:r>
      <w:r w:rsidRPr="0012708E">
        <w:rPr>
          <w:szCs w:val="22"/>
        </w:rPr>
        <w:t xml:space="preserve"> have a SICR since initial recognition, </w:t>
      </w:r>
      <w:r w:rsidR="00BB06AA">
        <w:rPr>
          <w:rFonts w:eastAsiaTheme="minorHAnsi"/>
          <w:szCs w:val="22"/>
        </w:rPr>
        <w:t xml:space="preserve">ECLs </w:t>
      </w:r>
      <w:r w:rsidRPr="0012708E">
        <w:rPr>
          <w:szCs w:val="22"/>
        </w:rPr>
        <w:t>are recognised for possible default events over the lifetime of the</w:t>
      </w:r>
      <w:r w:rsidRPr="0012708E">
        <w:rPr>
          <w:szCs w:val="22"/>
          <w:rtl/>
          <w:cs/>
        </w:rPr>
        <w:t xml:space="preserve"> </w:t>
      </w:r>
      <w:r w:rsidRPr="0012708E">
        <w:rPr>
          <w:szCs w:val="22"/>
        </w:rPr>
        <w:t xml:space="preserve">financial assets. SICR is assessed by using a number of quantitative and qualitative factors that are significant to the increase in credit risk. Financial assets that are 30 days or 1 month past due or more and not credit-impaired will always be considered to have experienced a </w:t>
      </w:r>
      <w:r w:rsidR="00BB06AA">
        <w:rPr>
          <w:szCs w:val="22"/>
        </w:rPr>
        <w:t>SICR</w:t>
      </w:r>
      <w:r w:rsidRPr="0012708E">
        <w:rPr>
          <w:szCs w:val="22"/>
        </w:rPr>
        <w:t xml:space="preserve">. </w:t>
      </w:r>
    </w:p>
    <w:p w14:paraId="56B8E935" w14:textId="77777777" w:rsidR="00CB53A2" w:rsidRPr="0012708E" w:rsidRDefault="00CB53A2" w:rsidP="00D912E0">
      <w:pPr>
        <w:pStyle w:val="ListParagraph"/>
        <w:spacing w:line="246" w:lineRule="exact"/>
        <w:ind w:left="540"/>
        <w:jc w:val="thaiDistribute"/>
        <w:rPr>
          <w:szCs w:val="22"/>
        </w:rPr>
      </w:pPr>
    </w:p>
    <w:p w14:paraId="0ED76E86" w14:textId="77777777" w:rsidR="00CB53A2" w:rsidRPr="0012708E" w:rsidRDefault="00CB53A2" w:rsidP="00D912E0">
      <w:pPr>
        <w:pStyle w:val="ListParagraph"/>
        <w:spacing w:line="246" w:lineRule="exact"/>
        <w:ind w:left="540"/>
        <w:jc w:val="thaiDistribute"/>
        <w:rPr>
          <w:szCs w:val="22"/>
        </w:rPr>
      </w:pPr>
      <w:r w:rsidRPr="0012708E">
        <w:rPr>
          <w:szCs w:val="22"/>
        </w:rPr>
        <w:t>Qualitative factor assessments are part of current credit risk management processes, such as an assessment of significant deterioration in the customers’ ability to repay. Qualitative indicators include operating results, financial liquidity and other reliable indicators.</w:t>
      </w:r>
      <w:r w:rsidRPr="0012708E">
        <w:rPr>
          <w:szCs w:val="22"/>
          <w:rtl/>
          <w:cs/>
        </w:rPr>
        <w:t xml:space="preserve"> </w:t>
      </w:r>
    </w:p>
    <w:p w14:paraId="59BCDED9" w14:textId="77777777" w:rsidR="00BB06AA" w:rsidRDefault="00BB06AA" w:rsidP="00D912E0">
      <w:pPr>
        <w:pStyle w:val="ListParagraph"/>
        <w:spacing w:line="246" w:lineRule="exact"/>
        <w:ind w:left="540"/>
        <w:jc w:val="thaiDistribute"/>
        <w:rPr>
          <w:szCs w:val="22"/>
        </w:rPr>
      </w:pPr>
    </w:p>
    <w:p w14:paraId="18DE9804" w14:textId="0D5D9229" w:rsidR="00CB53A2" w:rsidRDefault="00CB53A2" w:rsidP="00D912E0">
      <w:pPr>
        <w:pStyle w:val="ListParagraph"/>
        <w:spacing w:line="246" w:lineRule="exact"/>
        <w:ind w:left="540"/>
        <w:jc w:val="thaiDistribute"/>
        <w:rPr>
          <w:szCs w:val="22"/>
        </w:rPr>
      </w:pPr>
      <w:r w:rsidRPr="0012708E">
        <w:rPr>
          <w:szCs w:val="22"/>
        </w:rPr>
        <w:t>Financial assets can be transferred to Stage 1 in case they have proven that their ability to repay are back to normal.</w:t>
      </w:r>
    </w:p>
    <w:p w14:paraId="0FE0052D" w14:textId="77777777" w:rsidR="00216FC1" w:rsidRPr="0012708E" w:rsidRDefault="00216FC1" w:rsidP="00D912E0">
      <w:pPr>
        <w:pStyle w:val="ListParagraph"/>
        <w:spacing w:line="246" w:lineRule="exact"/>
        <w:ind w:left="540"/>
        <w:jc w:val="thaiDistribute"/>
        <w:rPr>
          <w:szCs w:val="22"/>
        </w:rPr>
      </w:pPr>
    </w:p>
    <w:p w14:paraId="301ECF8B" w14:textId="54E2842F" w:rsidR="00CB53A2" w:rsidRPr="0012708E" w:rsidRDefault="00CB53A2" w:rsidP="00D912E0">
      <w:pPr>
        <w:pStyle w:val="ListParagraph"/>
        <w:numPr>
          <w:ilvl w:val="0"/>
          <w:numId w:val="23"/>
        </w:numPr>
        <w:tabs>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963" w:hanging="423"/>
        <w:jc w:val="thaiDistribute"/>
        <w:rPr>
          <w:szCs w:val="22"/>
        </w:rPr>
      </w:pPr>
      <w:r w:rsidRPr="0012708E">
        <w:rPr>
          <w:szCs w:val="22"/>
        </w:rPr>
        <w:t xml:space="preserve">Stage 3: </w:t>
      </w:r>
      <w:r w:rsidR="002D1CF0" w:rsidRPr="00CA2DDC">
        <w:rPr>
          <w:color w:val="000000"/>
          <w:szCs w:val="22"/>
        </w:rPr>
        <w:t>Financial assets that are credit</w:t>
      </w:r>
      <w:r w:rsidR="002D1CF0">
        <w:rPr>
          <w:color w:val="000000"/>
          <w:szCs w:val="22"/>
        </w:rPr>
        <w:t>-</w:t>
      </w:r>
      <w:r w:rsidR="002D1CF0" w:rsidRPr="00CA2DDC">
        <w:rPr>
          <w:color w:val="000000"/>
          <w:szCs w:val="22"/>
        </w:rPr>
        <w:t xml:space="preserve">impaired </w:t>
      </w:r>
      <w:r w:rsidRPr="0012708E">
        <w:rPr>
          <w:szCs w:val="22"/>
        </w:rPr>
        <w:t>(Non-performing)</w:t>
      </w:r>
    </w:p>
    <w:p w14:paraId="290CDE31" w14:textId="77777777" w:rsidR="00CB53A2" w:rsidRPr="0012708E" w:rsidRDefault="00CB53A2" w:rsidP="00D912E0">
      <w:pPr>
        <w:pStyle w:val="ListParagraph"/>
        <w:spacing w:line="246" w:lineRule="exact"/>
        <w:ind w:left="540"/>
        <w:jc w:val="thaiDistribute"/>
        <w:rPr>
          <w:szCs w:val="22"/>
        </w:rPr>
      </w:pPr>
    </w:p>
    <w:p w14:paraId="6DB4B758" w14:textId="77777777" w:rsidR="00CB53A2" w:rsidRPr="0012708E" w:rsidRDefault="00CB53A2" w:rsidP="00D912E0">
      <w:pPr>
        <w:pStyle w:val="ListParagraph"/>
        <w:spacing w:line="246" w:lineRule="exact"/>
        <w:ind w:left="540"/>
        <w:jc w:val="thaiDistribute"/>
        <w:rPr>
          <w:szCs w:val="22"/>
        </w:rPr>
      </w:pPr>
      <w:r w:rsidRPr="0012708E">
        <w:rPr>
          <w:szCs w:val="22"/>
        </w:rPr>
        <w:t xml:space="preserve">Financial assets that are credit-impaired or in default represent those that are at least 90 days or </w:t>
      </w:r>
      <w:r w:rsidRPr="0012708E">
        <w:rPr>
          <w:szCs w:val="22"/>
        </w:rPr>
        <w:br/>
        <w:t xml:space="preserve">3 months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5258ED2A" w14:textId="51F2ABBA" w:rsidR="00945874" w:rsidRPr="00B95516" w:rsidRDefault="00945874" w:rsidP="00B95516">
      <w:pPr>
        <w:pStyle w:val="ListParagraph"/>
        <w:spacing w:line="246" w:lineRule="exact"/>
        <w:ind w:left="540"/>
        <w:jc w:val="thaiDistribute"/>
        <w:rPr>
          <w:szCs w:val="22"/>
        </w:rPr>
      </w:pPr>
    </w:p>
    <w:p w14:paraId="6AD5A9D6" w14:textId="65B2F2C8" w:rsidR="00CB53A2" w:rsidRPr="0012708E" w:rsidRDefault="00CB53A2" w:rsidP="00D912E0">
      <w:pPr>
        <w:spacing w:line="246" w:lineRule="exact"/>
        <w:ind w:left="540"/>
        <w:jc w:val="thaiDistribute"/>
        <w:rPr>
          <w:rFonts w:eastAsiaTheme="minorHAnsi" w:cs="Times New Roman"/>
          <w:szCs w:val="22"/>
        </w:rPr>
      </w:pPr>
      <w:r w:rsidRPr="0012708E">
        <w:rPr>
          <w:rFonts w:eastAsiaTheme="minorHAnsi" w:cs="Times New Roman"/>
          <w:szCs w:val="22"/>
        </w:rPr>
        <w:t>Evidence that a financial asset is credit</w:t>
      </w:r>
      <w:r w:rsidR="0078135D">
        <w:rPr>
          <w:rFonts w:eastAsiaTheme="minorHAnsi" w:cs="Times New Roman"/>
          <w:szCs w:val="22"/>
        </w:rPr>
        <w:t>-</w:t>
      </w:r>
      <w:r w:rsidRPr="0012708E">
        <w:rPr>
          <w:rFonts w:eastAsiaTheme="minorHAnsi" w:cs="Times New Roman"/>
          <w:szCs w:val="22"/>
        </w:rPr>
        <w:t xml:space="preserve">impaired includes observable data about the following events: </w:t>
      </w:r>
    </w:p>
    <w:p w14:paraId="28809C19" w14:textId="77777777" w:rsidR="00B17806" w:rsidRPr="0012708E" w:rsidRDefault="00B17806" w:rsidP="00D912E0">
      <w:pPr>
        <w:spacing w:line="246" w:lineRule="exact"/>
        <w:ind w:left="540"/>
        <w:jc w:val="thaiDistribute"/>
        <w:rPr>
          <w:rFonts w:eastAsiaTheme="minorHAnsi" w:cs="Times New Roman"/>
          <w:szCs w:val="22"/>
        </w:rPr>
      </w:pPr>
    </w:p>
    <w:p w14:paraId="21E16A49" w14:textId="77777777" w:rsidR="00CB53A2" w:rsidRPr="0012708E" w:rsidRDefault="00CB53A2" w:rsidP="00D912E0">
      <w:pPr>
        <w:pStyle w:val="ListParagraph"/>
        <w:numPr>
          <w:ilvl w:val="0"/>
          <w:numId w:val="26"/>
        </w:numPr>
        <w:spacing w:line="246" w:lineRule="exact"/>
        <w:jc w:val="thaiDistribute"/>
        <w:rPr>
          <w:rFonts w:eastAsiaTheme="minorHAnsi"/>
          <w:szCs w:val="22"/>
        </w:rPr>
      </w:pPr>
      <w:r w:rsidRPr="0012708E">
        <w:rPr>
          <w:rFonts w:eastAsiaTheme="minorHAnsi"/>
          <w:szCs w:val="22"/>
        </w:rPr>
        <w:t>Significant financial difficulty of the issuer or borrower;</w:t>
      </w:r>
    </w:p>
    <w:p w14:paraId="3E19ED1C" w14:textId="4DD74B30" w:rsidR="009176F9" w:rsidRPr="0012708E" w:rsidRDefault="00CB53A2" w:rsidP="004865F3">
      <w:pPr>
        <w:pStyle w:val="ListParagraph"/>
        <w:numPr>
          <w:ilvl w:val="0"/>
          <w:numId w:val="26"/>
        </w:numPr>
        <w:spacing w:line="240" w:lineRule="atLeast"/>
        <w:jc w:val="thaiDistribute"/>
        <w:rPr>
          <w:rFonts w:eastAsiaTheme="minorHAnsi"/>
          <w:szCs w:val="22"/>
        </w:rPr>
      </w:pPr>
      <w:r w:rsidRPr="0012708E">
        <w:rPr>
          <w:rFonts w:eastAsiaTheme="minorHAnsi"/>
          <w:szCs w:val="22"/>
        </w:rPr>
        <w:t xml:space="preserve">In process of asset repossession; </w:t>
      </w:r>
    </w:p>
    <w:p w14:paraId="10C3731B" w14:textId="37511EDE" w:rsidR="00CB53A2" w:rsidRPr="0012708E" w:rsidRDefault="00CB53A2" w:rsidP="00CB53A2">
      <w:pPr>
        <w:pStyle w:val="ListParagraph"/>
        <w:numPr>
          <w:ilvl w:val="0"/>
          <w:numId w:val="26"/>
        </w:numPr>
        <w:spacing w:line="240" w:lineRule="atLeast"/>
        <w:jc w:val="thaiDistribute"/>
        <w:rPr>
          <w:rFonts w:eastAsiaTheme="minorHAnsi"/>
          <w:szCs w:val="22"/>
        </w:rPr>
      </w:pPr>
      <w:r w:rsidRPr="0012708E">
        <w:rPr>
          <w:rFonts w:eastAsiaTheme="minorHAnsi"/>
          <w:szCs w:val="22"/>
        </w:rPr>
        <w:t>In process of litigation.</w:t>
      </w:r>
    </w:p>
    <w:p w14:paraId="5B41291B" w14:textId="2745C1FC" w:rsidR="003A5009" w:rsidRDefault="003A5009">
      <w:pPr>
        <w:rPr>
          <w:rFonts w:eastAsiaTheme="minorHAnsi" w:cs="Times New Roman"/>
          <w:szCs w:val="22"/>
        </w:rPr>
      </w:pPr>
      <w:r>
        <w:rPr>
          <w:rFonts w:eastAsiaTheme="minorHAnsi" w:cs="Times New Roman"/>
          <w:szCs w:val="22"/>
        </w:rPr>
        <w:br w:type="page"/>
      </w:r>
    </w:p>
    <w:p w14:paraId="2DEC3B51" w14:textId="48B738FD" w:rsidR="00CB53A2" w:rsidRPr="007D7246" w:rsidRDefault="00BB06AA" w:rsidP="00CB53A2">
      <w:pPr>
        <w:spacing w:line="240" w:lineRule="atLeast"/>
        <w:ind w:left="540"/>
        <w:jc w:val="thaiDistribute"/>
        <w:rPr>
          <w:rFonts w:eastAsiaTheme="minorHAnsi" w:cs="Times New Roman"/>
          <w:szCs w:val="22"/>
        </w:rPr>
      </w:pPr>
      <w:r w:rsidRPr="007D7246">
        <w:rPr>
          <w:rFonts w:eastAsiaTheme="minorHAnsi" w:cs="Times New Roman"/>
          <w:szCs w:val="22"/>
        </w:rPr>
        <w:t>ECLs</w:t>
      </w:r>
      <w:r w:rsidR="00CB53A2" w:rsidRPr="007D7246">
        <w:rPr>
          <w:rFonts w:eastAsiaTheme="minorHAnsi" w:cs="Times New Roman"/>
          <w:szCs w:val="22"/>
        </w:rPr>
        <w:t xml:space="preserve"> of credit-impaired financial assets are determined based on the difference between the present value of the recoverable cash flows under a range of scenarios, including the realisation of any collateral held where appropriate, discounted at the </w:t>
      </w:r>
      <w:r w:rsidR="00CB53A2" w:rsidRPr="007D7246">
        <w:rPr>
          <w:rFonts w:cs="Times New Roman"/>
          <w:spacing w:val="-4"/>
          <w:szCs w:val="22"/>
        </w:rPr>
        <w:t>financial assets</w:t>
      </w:r>
      <w:r w:rsidR="00744470" w:rsidRPr="007D7246">
        <w:rPr>
          <w:rFonts w:cs="Times New Roman"/>
          <w:spacing w:val="-4"/>
          <w:szCs w:val="22"/>
        </w:rPr>
        <w:t>’</w:t>
      </w:r>
      <w:r w:rsidR="00CB53A2" w:rsidRPr="007D7246">
        <w:rPr>
          <w:rFonts w:eastAsiaTheme="minorHAnsi" w:cs="Times New Roman"/>
          <w:szCs w:val="22"/>
        </w:rPr>
        <w:t xml:space="preserve"> effective interest rate, and the gross carrying amount of the </w:t>
      </w:r>
      <w:r w:rsidR="00CB53A2" w:rsidRPr="007D7246">
        <w:rPr>
          <w:rFonts w:cs="Times New Roman"/>
          <w:spacing w:val="-4"/>
          <w:szCs w:val="22"/>
        </w:rPr>
        <w:t>financial assets</w:t>
      </w:r>
      <w:r w:rsidR="00CB53A2" w:rsidRPr="007D7246">
        <w:rPr>
          <w:rFonts w:eastAsiaTheme="minorHAnsi" w:cs="Times New Roman"/>
          <w:szCs w:val="22"/>
        </w:rPr>
        <w:t xml:space="preserve"> prior to any credit impairment. </w:t>
      </w:r>
    </w:p>
    <w:p w14:paraId="5AAC4E98" w14:textId="77777777" w:rsidR="00CB53A2" w:rsidRPr="007D7246" w:rsidRDefault="00CB53A2" w:rsidP="00CB53A2">
      <w:pPr>
        <w:spacing w:line="240" w:lineRule="atLeast"/>
        <w:ind w:left="540"/>
        <w:jc w:val="thaiDistribute"/>
        <w:rPr>
          <w:rFonts w:eastAsiaTheme="minorHAnsi" w:cs="Times New Roman"/>
          <w:szCs w:val="22"/>
        </w:rPr>
      </w:pPr>
    </w:p>
    <w:p w14:paraId="58F3F590" w14:textId="784AC663" w:rsidR="00CB53A2" w:rsidRDefault="00CB53A2" w:rsidP="002E4EE5">
      <w:pPr>
        <w:spacing w:line="240" w:lineRule="atLeast"/>
        <w:ind w:left="540"/>
        <w:jc w:val="thaiDistribute"/>
        <w:rPr>
          <w:rFonts w:eastAsiaTheme="minorHAnsi" w:cs="Times New Roman"/>
          <w:szCs w:val="22"/>
        </w:rPr>
      </w:pPr>
      <w:r w:rsidRPr="007D7246">
        <w:rPr>
          <w:rFonts w:eastAsiaTheme="minorHAnsi" w:cs="Times New Roman"/>
          <w:szCs w:val="22"/>
        </w:rPr>
        <w:t>Financial assets that are credit-impaired require a lifetime provision.</w:t>
      </w:r>
      <w:r w:rsidRPr="0012708E">
        <w:rPr>
          <w:rFonts w:eastAsiaTheme="minorHAnsi" w:cs="Times New Roman"/>
          <w:szCs w:val="22"/>
        </w:rPr>
        <w:t xml:space="preserve"> </w:t>
      </w:r>
    </w:p>
    <w:p w14:paraId="1B055981" w14:textId="77777777" w:rsidR="003A5009" w:rsidRDefault="003A5009" w:rsidP="00CB53A2">
      <w:pPr>
        <w:spacing w:line="240" w:lineRule="atLeast"/>
        <w:ind w:left="540"/>
        <w:jc w:val="thaiDistribute"/>
        <w:rPr>
          <w:rFonts w:eastAsiaTheme="minorHAnsi" w:cs="Times New Roman"/>
          <w:i/>
          <w:iCs/>
          <w:szCs w:val="22"/>
        </w:rPr>
      </w:pPr>
    </w:p>
    <w:p w14:paraId="222068A3" w14:textId="0B3568E2"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 xml:space="preserve">Modifications of financial instruments </w:t>
      </w:r>
    </w:p>
    <w:p w14:paraId="505AE817" w14:textId="77777777" w:rsidR="00CB53A2" w:rsidRPr="0012708E" w:rsidRDefault="00CB53A2" w:rsidP="00CB53A2">
      <w:pPr>
        <w:spacing w:line="240" w:lineRule="atLeast"/>
        <w:ind w:left="540"/>
        <w:jc w:val="thaiDistribute"/>
        <w:rPr>
          <w:rFonts w:eastAsiaTheme="minorHAnsi" w:cs="Times New Roman"/>
          <w:i/>
          <w:iCs/>
          <w:szCs w:val="22"/>
        </w:rPr>
      </w:pPr>
    </w:p>
    <w:p w14:paraId="4A86A102" w14:textId="38122604"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Where the original contractual terms of a financial asset have been modified for credit reasons and the instrument has not been derecognised, the resulting modification loss is recognised within </w:t>
      </w:r>
      <w:r w:rsidR="00BB06AA">
        <w:rPr>
          <w:rFonts w:eastAsiaTheme="minorHAnsi" w:cs="Times New Roman"/>
          <w:szCs w:val="22"/>
        </w:rPr>
        <w:t xml:space="preserve">ECL </w:t>
      </w:r>
      <w:r w:rsidRPr="0012708E">
        <w:rPr>
          <w:rFonts w:eastAsiaTheme="minorHAnsi" w:cs="Times New Roman"/>
          <w:szCs w:val="22"/>
        </w:rPr>
        <w:t xml:space="preserve">in profit or loss with a corresponding decrease in the gross carrying amount of the asset. </w:t>
      </w:r>
    </w:p>
    <w:p w14:paraId="29DB9DB9" w14:textId="77777777" w:rsidR="00CB53A2" w:rsidRPr="0012708E" w:rsidRDefault="00CB53A2" w:rsidP="00CB53A2">
      <w:pPr>
        <w:spacing w:line="240" w:lineRule="atLeast"/>
        <w:ind w:left="540"/>
        <w:jc w:val="thaiDistribute"/>
        <w:rPr>
          <w:rFonts w:eastAsiaTheme="minorHAnsi" w:cs="Times New Roman"/>
          <w:szCs w:val="22"/>
        </w:rPr>
      </w:pPr>
    </w:p>
    <w:p w14:paraId="693E8D6F" w14:textId="374CB221" w:rsidR="00CB53A2" w:rsidRPr="0012708E" w:rsidRDefault="00BB06AA" w:rsidP="00CB53A2">
      <w:pPr>
        <w:spacing w:line="240" w:lineRule="atLeast"/>
        <w:ind w:left="540"/>
        <w:jc w:val="thaiDistribute"/>
        <w:rPr>
          <w:rFonts w:eastAsiaTheme="minorHAnsi" w:cs="Times New Roman"/>
          <w:szCs w:val="22"/>
        </w:rPr>
      </w:pPr>
      <w:r>
        <w:rPr>
          <w:rFonts w:eastAsiaTheme="minorHAnsi" w:cs="Times New Roman"/>
          <w:szCs w:val="22"/>
        </w:rPr>
        <w:t xml:space="preserve">ECLs </w:t>
      </w:r>
      <w:r w:rsidR="00CB53A2" w:rsidRPr="0012708E">
        <w:rPr>
          <w:rFonts w:eastAsiaTheme="minorHAnsi" w:cs="Times New Roman"/>
          <w:szCs w:val="22"/>
        </w:rPr>
        <w:t xml:space="preserve">for modified financial assets that have not been derecognised and are not considered to be credit-impaired will be recognised on a 12-month basis, or a lifetime basis, </w:t>
      </w:r>
      <w:r w:rsidR="0054760E" w:rsidRPr="0012708E">
        <w:rPr>
          <w:rFonts w:eastAsiaTheme="minorHAnsi" w:cs="Times New Roman"/>
          <w:szCs w:val="22"/>
        </w:rPr>
        <w:t xml:space="preserve">whether </w:t>
      </w:r>
      <w:r w:rsidR="00CB53A2" w:rsidRPr="0012708E">
        <w:rPr>
          <w:rFonts w:eastAsiaTheme="minorHAnsi" w:cs="Times New Roman"/>
          <w:szCs w:val="22"/>
        </w:rPr>
        <w:t xml:space="preserve">if there is a </w:t>
      </w:r>
      <w:r>
        <w:rPr>
          <w:rFonts w:eastAsiaTheme="minorHAnsi" w:cs="Times New Roman"/>
          <w:szCs w:val="22"/>
        </w:rPr>
        <w:t>SICR</w:t>
      </w:r>
      <w:r w:rsidR="00CB53A2" w:rsidRPr="0012708E">
        <w:rPr>
          <w:rFonts w:eastAsiaTheme="minorHAnsi" w:cs="Times New Roman"/>
          <w:szCs w:val="22"/>
        </w:rPr>
        <w:t>. These assets are assessed to determine</w:t>
      </w:r>
      <w:r w:rsidR="00BA4763">
        <w:rPr>
          <w:rFonts w:eastAsiaTheme="minorHAnsi" w:cs="Times New Roman"/>
          <w:szCs w:val="22"/>
        </w:rPr>
        <w:t xml:space="preserve"> that</w:t>
      </w:r>
      <w:r w:rsidR="00CB53A2" w:rsidRPr="0012708E">
        <w:rPr>
          <w:rFonts w:eastAsiaTheme="minorHAnsi" w:cs="Times New Roman"/>
          <w:szCs w:val="22"/>
        </w:rPr>
        <w:t xml:space="preserve"> there has been a </w:t>
      </w:r>
      <w:r w:rsidR="008D35E2">
        <w:rPr>
          <w:rFonts w:eastAsiaTheme="minorHAnsi" w:cs="Times New Roman"/>
          <w:szCs w:val="22"/>
        </w:rPr>
        <w:t>SICR</w:t>
      </w:r>
      <w:r w:rsidR="00CB53A2" w:rsidRPr="0012708E">
        <w:rPr>
          <w:rFonts w:eastAsiaTheme="minorHAnsi" w:cs="Times New Roman"/>
          <w:szCs w:val="22"/>
        </w:rPr>
        <w:t xml:space="preserve"> subsequent to the modification. </w:t>
      </w:r>
    </w:p>
    <w:p w14:paraId="1FC4C341" w14:textId="77777777" w:rsidR="00CB53A2" w:rsidRPr="0012708E" w:rsidRDefault="00CB53A2" w:rsidP="00CB53A2">
      <w:pPr>
        <w:spacing w:line="240" w:lineRule="atLeast"/>
        <w:ind w:left="540"/>
        <w:jc w:val="thaiDistribute"/>
        <w:rPr>
          <w:rFonts w:eastAsiaTheme="minorHAnsi" w:cs="Times New Roman"/>
          <w:szCs w:val="22"/>
        </w:rPr>
      </w:pPr>
    </w:p>
    <w:p w14:paraId="5A83459D" w14:textId="77777777"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Loans renegotiated or modified of contractual cash flows, the Group might consider them as financial assets that have a SICR except there is an evidence that the risk of not receiving contractual cash flows significantly reduces and there is no indicator of the impairment. The Group then considers the aforementioned financial assets as the ones that does not have a SICR.</w:t>
      </w:r>
    </w:p>
    <w:p w14:paraId="6CE7642C" w14:textId="0D56E900" w:rsidR="00216FC1" w:rsidRDefault="00216FC1" w:rsidP="00945874">
      <w:pPr>
        <w:spacing w:line="240" w:lineRule="atLeast"/>
        <w:ind w:left="540"/>
        <w:jc w:val="thaiDistribute"/>
        <w:rPr>
          <w:rFonts w:eastAsiaTheme="minorHAnsi" w:cs="Times New Roman"/>
          <w:i/>
          <w:iCs/>
          <w:szCs w:val="22"/>
        </w:rPr>
      </w:pPr>
    </w:p>
    <w:p w14:paraId="58367B8A" w14:textId="203358EE"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 xml:space="preserve">Write-offs of credit-impaired instruments and reversal of </w:t>
      </w:r>
      <w:r w:rsidR="008D35E2" w:rsidRPr="00D943F3">
        <w:rPr>
          <w:rFonts w:eastAsiaTheme="minorHAnsi" w:cs="Times New Roman"/>
          <w:i/>
          <w:iCs/>
          <w:szCs w:val="22"/>
        </w:rPr>
        <w:t>ECL</w:t>
      </w:r>
    </w:p>
    <w:p w14:paraId="3D2E455C" w14:textId="77777777" w:rsidR="00CB53A2" w:rsidRPr="0012708E" w:rsidRDefault="00CB53A2" w:rsidP="00CB53A2">
      <w:pPr>
        <w:spacing w:line="240" w:lineRule="atLeast"/>
        <w:ind w:left="540"/>
        <w:jc w:val="thaiDistribute"/>
        <w:rPr>
          <w:rFonts w:eastAsiaTheme="minorHAnsi" w:cs="Times New Roman"/>
          <w:i/>
          <w:iCs/>
          <w:szCs w:val="22"/>
        </w:rPr>
      </w:pPr>
    </w:p>
    <w:p w14:paraId="3327A74D" w14:textId="48329402"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To the extent a financial instrument is considered irrecoverable, the applicable portion of the gross carrying amount is written off against the related allowance for </w:t>
      </w:r>
      <w:r w:rsidR="008D35E2">
        <w:rPr>
          <w:rFonts w:eastAsiaTheme="minorHAnsi" w:cs="Times New Roman"/>
          <w:szCs w:val="22"/>
        </w:rPr>
        <w:t>ECL</w:t>
      </w:r>
      <w:r w:rsidRPr="0012708E">
        <w:rPr>
          <w:rFonts w:eastAsiaTheme="minorHAnsi" w:cs="Times New Roman"/>
          <w:szCs w:val="22"/>
        </w:rPr>
        <w:t>.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w:t>
      </w:r>
      <w:r w:rsidR="00D943F3">
        <w:rPr>
          <w:rFonts w:eastAsiaTheme="minorHAnsi" w:cs="Times New Roman"/>
          <w:szCs w:val="22"/>
        </w:rPr>
        <w:t xml:space="preserve"> of</w:t>
      </w:r>
      <w:r w:rsidRPr="0012708E">
        <w:rPr>
          <w:rFonts w:eastAsiaTheme="minorHAnsi" w:cs="Times New Roman"/>
          <w:szCs w:val="22"/>
        </w:rPr>
        <w:t xml:space="preserve"> </w:t>
      </w:r>
      <w:r w:rsidR="00705127">
        <w:rPr>
          <w:rFonts w:eastAsiaTheme="minorHAnsi" w:cs="Times New Roman"/>
          <w:szCs w:val="22"/>
        </w:rPr>
        <w:t>ECL</w:t>
      </w:r>
      <w:r w:rsidR="00301275">
        <w:rPr>
          <w:rFonts w:eastAsiaTheme="minorHAnsi" w:cs="Times New Roman"/>
          <w:szCs w:val="22"/>
        </w:rPr>
        <w:t xml:space="preserve"> </w:t>
      </w:r>
      <w:r w:rsidRPr="0012708E">
        <w:rPr>
          <w:rFonts w:eastAsiaTheme="minorHAnsi" w:cs="Times New Roman"/>
          <w:szCs w:val="22"/>
        </w:rPr>
        <w:t>in the profit or loss or</w:t>
      </w:r>
      <w:r w:rsidR="009176F9" w:rsidRPr="0012708E">
        <w:rPr>
          <w:rFonts w:eastAsiaTheme="minorHAnsi" w:cs="Times New Roman"/>
          <w:szCs w:val="22"/>
        </w:rPr>
        <w:t xml:space="preserve"> as specified by</w:t>
      </w:r>
      <w:r w:rsidRPr="0012708E">
        <w:rPr>
          <w:rFonts w:eastAsiaTheme="minorHAnsi" w:cs="Times New Roman"/>
          <w:szCs w:val="22"/>
        </w:rPr>
        <w:t xml:space="preserve"> the BoT’s regulations. </w:t>
      </w:r>
    </w:p>
    <w:p w14:paraId="1349F663" w14:textId="77777777" w:rsidR="00CB53A2" w:rsidRPr="0012708E" w:rsidRDefault="00CB53A2" w:rsidP="00CB53A2">
      <w:pPr>
        <w:spacing w:line="240" w:lineRule="atLeast"/>
        <w:ind w:left="540"/>
        <w:jc w:val="thaiDistribute"/>
        <w:rPr>
          <w:rFonts w:eastAsiaTheme="minorHAnsi" w:cs="Times New Roman"/>
          <w:szCs w:val="22"/>
        </w:rPr>
      </w:pPr>
    </w:p>
    <w:p w14:paraId="177DFD66" w14:textId="1DDD2257"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If, in a subsequent period, the amount of the allowance for </w:t>
      </w:r>
      <w:r w:rsidR="00705127">
        <w:rPr>
          <w:rFonts w:eastAsiaTheme="minorHAnsi" w:cs="Times New Roman"/>
          <w:szCs w:val="22"/>
        </w:rPr>
        <w:t>ECL</w:t>
      </w:r>
      <w:r w:rsidRPr="0012708E">
        <w:rPr>
          <w:rFonts w:eastAsiaTheme="minorHAnsi" w:cs="Times New Roman"/>
          <w:szCs w:val="22"/>
        </w:rPr>
        <w:t xml:space="preserve"> decreases and the decrease can be related objectively to an event occurring after the credit impairment was recognised, the previously recognised </w:t>
      </w:r>
      <w:r w:rsidR="00B52CC0">
        <w:rPr>
          <w:rFonts w:eastAsiaTheme="minorHAnsi" w:cs="Times New Roman"/>
          <w:szCs w:val="22"/>
        </w:rPr>
        <w:t>ECL</w:t>
      </w:r>
      <w:r w:rsidRPr="0012708E">
        <w:rPr>
          <w:rFonts w:eastAsiaTheme="minorHAnsi" w:cs="Times New Roman"/>
          <w:szCs w:val="22"/>
        </w:rPr>
        <w:t xml:space="preserve"> is reversed by adjusting the allowance for </w:t>
      </w:r>
      <w:r w:rsidR="00B52CC0">
        <w:rPr>
          <w:rFonts w:eastAsiaTheme="minorHAnsi" w:cs="Times New Roman"/>
          <w:szCs w:val="22"/>
        </w:rPr>
        <w:t>ECL</w:t>
      </w:r>
      <w:r w:rsidRPr="0012708E">
        <w:rPr>
          <w:rFonts w:eastAsiaTheme="minorHAnsi" w:cs="Times New Roman"/>
          <w:szCs w:val="22"/>
        </w:rPr>
        <w:t xml:space="preserve">. The amount of the reversal is recognised in the profit or loss. </w:t>
      </w:r>
    </w:p>
    <w:p w14:paraId="576EE5D4" w14:textId="77777777" w:rsidR="00CB53A2" w:rsidRDefault="00CB53A2" w:rsidP="00CB53A2">
      <w:pPr>
        <w:spacing w:line="240" w:lineRule="atLeast"/>
        <w:ind w:left="540"/>
        <w:jc w:val="thaiDistribute"/>
        <w:rPr>
          <w:rFonts w:eastAsiaTheme="minorHAnsi" w:cs="Times New Roman"/>
          <w:szCs w:val="22"/>
        </w:rPr>
      </w:pPr>
    </w:p>
    <w:p w14:paraId="5473E38F" w14:textId="77777777"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Improvement in credit risk</w:t>
      </w:r>
    </w:p>
    <w:p w14:paraId="7CEDD437" w14:textId="77777777" w:rsidR="00CB53A2" w:rsidRPr="0012708E" w:rsidRDefault="00CB53A2" w:rsidP="00CB53A2">
      <w:pPr>
        <w:spacing w:line="240" w:lineRule="atLeast"/>
        <w:ind w:left="540"/>
        <w:jc w:val="thaiDistribute"/>
        <w:rPr>
          <w:rFonts w:eastAsiaTheme="minorHAnsi" w:cs="Times New Roman"/>
          <w:szCs w:val="22"/>
        </w:rPr>
      </w:pPr>
    </w:p>
    <w:p w14:paraId="4AF33811" w14:textId="6C5AE6C0"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A period may elapse from the point at which instruments enter stage 2 or stage 3 </w:t>
      </w:r>
      <w:r w:rsidRPr="0093239C">
        <w:rPr>
          <w:rFonts w:eastAsiaTheme="minorHAnsi" w:cs="Times New Roman"/>
          <w:szCs w:val="22"/>
        </w:rPr>
        <w:t>and</w:t>
      </w:r>
      <w:r w:rsidRPr="0012708E">
        <w:rPr>
          <w:rFonts w:eastAsiaTheme="minorHAnsi" w:cs="Times New Roman"/>
          <w:szCs w:val="22"/>
        </w:rPr>
        <w:t xml:space="preserve"> are reclassified back to stage 1. </w:t>
      </w:r>
    </w:p>
    <w:p w14:paraId="7653402B" w14:textId="72D1AB87" w:rsidR="003F450C" w:rsidRPr="0012708E" w:rsidRDefault="003F450C" w:rsidP="00CB53A2">
      <w:pPr>
        <w:spacing w:line="240" w:lineRule="atLeast"/>
        <w:ind w:left="540"/>
        <w:jc w:val="thaiDistribute"/>
        <w:rPr>
          <w:rFonts w:eastAsiaTheme="minorHAnsi" w:cs="Times New Roman"/>
          <w:szCs w:val="22"/>
        </w:rPr>
      </w:pPr>
    </w:p>
    <w:p w14:paraId="6B9F5F89" w14:textId="7D6B6749"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For financial assets with credit-impaired (Stage 3) and no debt restructured will transfer to stage 2 </w:t>
      </w:r>
      <w:r w:rsidR="00705127">
        <w:rPr>
          <w:rFonts w:eastAsiaTheme="minorHAnsi" w:cs="Times New Roman"/>
          <w:szCs w:val="22"/>
        </w:rPr>
        <w:br/>
      </w:r>
      <w:r w:rsidRPr="0012708E">
        <w:rPr>
          <w:rFonts w:eastAsiaTheme="minorHAnsi" w:cs="Times New Roman"/>
          <w:szCs w:val="22"/>
        </w:rPr>
        <w:t xml:space="preserve">or stage 1 if it is considered that no more qualify as a financial asset with credit-impaired. </w:t>
      </w:r>
    </w:p>
    <w:p w14:paraId="5C20F34B" w14:textId="77777777" w:rsidR="00CB53A2" w:rsidRPr="0012708E" w:rsidRDefault="00CB53A2" w:rsidP="00CB53A2">
      <w:pPr>
        <w:spacing w:line="240" w:lineRule="atLeast"/>
        <w:ind w:left="540"/>
        <w:jc w:val="thaiDistribute"/>
        <w:rPr>
          <w:rFonts w:eastAsiaTheme="minorHAnsi" w:cs="Times New Roman"/>
          <w:szCs w:val="22"/>
        </w:rPr>
      </w:pPr>
    </w:p>
    <w:p w14:paraId="77226D11" w14:textId="1B2A98CA"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For financial assets within stage 2, these can only be transferred to stage 1 when they are no longer considered to have experienced a </w:t>
      </w:r>
      <w:r w:rsidR="00B52CC0">
        <w:rPr>
          <w:rFonts w:eastAsiaTheme="minorHAnsi" w:cs="Times New Roman"/>
          <w:szCs w:val="22"/>
        </w:rPr>
        <w:t>SICR</w:t>
      </w:r>
      <w:r w:rsidRPr="0012708E">
        <w:rPr>
          <w:rFonts w:eastAsiaTheme="minorHAnsi" w:cs="Times New Roman"/>
          <w:szCs w:val="22"/>
        </w:rPr>
        <w:t>.</w:t>
      </w:r>
    </w:p>
    <w:p w14:paraId="587DDD79" w14:textId="29525F58" w:rsidR="003F450C" w:rsidRPr="0093239C" w:rsidRDefault="003F450C" w:rsidP="00945874">
      <w:pPr>
        <w:spacing w:line="240" w:lineRule="atLeast"/>
        <w:ind w:left="540"/>
        <w:jc w:val="thaiDistribute"/>
        <w:rPr>
          <w:rFonts w:eastAsiaTheme="minorHAnsi" w:cs="Times New Roman"/>
          <w:sz w:val="20"/>
        </w:rPr>
      </w:pPr>
    </w:p>
    <w:p w14:paraId="06B3646F" w14:textId="3B26CA1A" w:rsidR="00CB53A2"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Where </w:t>
      </w:r>
      <w:r w:rsidR="00B52CC0">
        <w:rPr>
          <w:rFonts w:eastAsiaTheme="minorHAnsi" w:cs="Times New Roman"/>
          <w:szCs w:val="22"/>
        </w:rPr>
        <w:t>SICR</w:t>
      </w:r>
      <w:r w:rsidRPr="0012708E">
        <w:rPr>
          <w:rFonts w:eastAsiaTheme="minorHAnsi" w:cs="Times New Roman"/>
          <w:szCs w:val="22"/>
        </w:rPr>
        <w:t xml:space="preserve"> was determined using quantitative measures, the instruments will automatically transfer back to stage 1 when the </w:t>
      </w:r>
      <w:r w:rsidR="00281143" w:rsidRPr="0012708E">
        <w:rPr>
          <w:rFonts w:eastAsiaTheme="minorHAnsi" w:cs="Times New Roman"/>
          <w:szCs w:val="22"/>
        </w:rPr>
        <w:t>day</w:t>
      </w:r>
      <w:r w:rsidRPr="0012708E">
        <w:rPr>
          <w:rFonts w:eastAsiaTheme="minorHAnsi" w:cs="Times New Roman"/>
          <w:szCs w:val="22"/>
        </w:rPr>
        <w:t xml:space="preserve"> past due criteria is no longer met. Where instruments were transferred to stage 2 due to an assessment of qualitative factors, the issues that led to the reclassification must be cured before the instruments can be reclassified to stage 1. This includes the action to be resolved before the instruments are reclassified to stage 1. </w:t>
      </w:r>
    </w:p>
    <w:p w14:paraId="304154B0" w14:textId="77777777" w:rsidR="000B194C" w:rsidRPr="0012708E" w:rsidRDefault="000B194C" w:rsidP="00CB53A2">
      <w:pPr>
        <w:spacing w:line="240" w:lineRule="atLeast"/>
        <w:ind w:left="540"/>
        <w:jc w:val="thaiDistribute"/>
        <w:rPr>
          <w:rFonts w:eastAsiaTheme="minorHAnsi" w:cs="Times New Roman"/>
          <w:szCs w:val="22"/>
        </w:rPr>
      </w:pPr>
    </w:p>
    <w:p w14:paraId="1F35EE1D" w14:textId="51EB4C1F" w:rsidR="00CB53A2" w:rsidRPr="0012708E" w:rsidRDefault="00CB53A2" w:rsidP="00CB53A2">
      <w:pPr>
        <w:spacing w:line="240" w:lineRule="atLeast"/>
        <w:ind w:left="540"/>
        <w:jc w:val="thaiDistribute"/>
        <w:rPr>
          <w:rFonts w:eastAsiaTheme="minorHAnsi" w:cs="Times New Roman"/>
          <w:szCs w:val="22"/>
        </w:rPr>
      </w:pPr>
      <w:r w:rsidRPr="007D7246">
        <w:rPr>
          <w:rFonts w:eastAsiaTheme="minorHAnsi" w:cs="Times New Roman"/>
          <w:szCs w:val="22"/>
        </w:rPr>
        <w:t xml:space="preserve">For debt restructuring receivables, exposures under stage 3 can transfer to stage 2 when the customer performs under the revised terms of the contract for a longer of </w:t>
      </w:r>
      <w:r w:rsidR="00C61861" w:rsidRPr="007D7246">
        <w:rPr>
          <w:rFonts w:eastAsiaTheme="minorHAnsi" w:cs="Times New Roman"/>
          <w:szCs w:val="22"/>
        </w:rPr>
        <w:t>3</w:t>
      </w:r>
      <w:r w:rsidRPr="007D7246">
        <w:rPr>
          <w:rFonts w:eastAsiaTheme="minorHAnsi" w:cs="Times New Roman"/>
          <w:szCs w:val="22"/>
        </w:rPr>
        <w:t xml:space="preserve"> months or </w:t>
      </w:r>
      <w:r w:rsidR="00C61861" w:rsidRPr="007D7246">
        <w:rPr>
          <w:rFonts w:eastAsiaTheme="minorHAnsi" w:cs="Times New Roman"/>
          <w:szCs w:val="22"/>
        </w:rPr>
        <w:t>3</w:t>
      </w:r>
      <w:r w:rsidRPr="007D7246">
        <w:rPr>
          <w:rFonts w:eastAsiaTheme="minorHAnsi" w:cs="Times New Roman"/>
          <w:szCs w:val="22"/>
        </w:rPr>
        <w:t xml:space="preserve"> consecutive payments. Further </w:t>
      </w:r>
      <w:r w:rsidR="00C61861" w:rsidRPr="007D7246">
        <w:rPr>
          <w:rFonts w:eastAsiaTheme="minorHAnsi" w:cs="Times New Roman"/>
          <w:szCs w:val="22"/>
        </w:rPr>
        <w:t>9</w:t>
      </w:r>
      <w:r w:rsidRPr="007D7246">
        <w:rPr>
          <w:rFonts w:eastAsiaTheme="minorHAnsi" w:cs="Times New Roman"/>
          <w:szCs w:val="22"/>
        </w:rPr>
        <w:t xml:space="preserve"> months are required for such customers to be transferred to stage 1 on the basis that there is no overdue balance on the account and the customer is expected to repay its remaining obligations in full.</w:t>
      </w:r>
    </w:p>
    <w:p w14:paraId="72FC86F4" w14:textId="77777777" w:rsidR="00CB53A2" w:rsidRPr="0012708E" w:rsidRDefault="00CB53A2" w:rsidP="00CB53A2">
      <w:pPr>
        <w:spacing w:line="240" w:lineRule="atLeast"/>
        <w:ind w:left="540"/>
        <w:jc w:val="both"/>
        <w:rPr>
          <w:rFonts w:cs="Times New Roman"/>
          <w:szCs w:val="28"/>
          <w:lang w:bidi="th-TH"/>
        </w:rPr>
      </w:pPr>
    </w:p>
    <w:p w14:paraId="5CD2363A" w14:textId="53D5B111" w:rsidR="00CB53A2" w:rsidRDefault="00CB53A2" w:rsidP="00CB53A2">
      <w:pPr>
        <w:spacing w:line="240" w:lineRule="atLeast"/>
        <w:ind w:left="540"/>
        <w:jc w:val="thaiDistribute"/>
        <w:rPr>
          <w:rFonts w:eastAsiaTheme="minorHAnsi" w:cs="Times New Roman"/>
          <w:szCs w:val="28"/>
          <w:lang w:bidi="th-TH"/>
        </w:rPr>
      </w:pPr>
      <w:r w:rsidRPr="0012708E">
        <w:rPr>
          <w:rFonts w:eastAsiaTheme="minorHAnsi" w:cs="Times New Roman"/>
          <w:szCs w:val="22"/>
        </w:rPr>
        <w:t xml:space="preserve">For debt restructuring receivables, exposures under stage 2 that were not previously credit impaired can transfer to stage 1 when the customer performs under the revised terms of the contract for </w:t>
      </w:r>
      <w:r w:rsidR="00C61861">
        <w:rPr>
          <w:rFonts w:eastAsiaTheme="minorHAnsi" w:cs="Times New Roman"/>
          <w:szCs w:val="22"/>
        </w:rPr>
        <w:t>3</w:t>
      </w:r>
      <w:r w:rsidRPr="0012708E">
        <w:rPr>
          <w:rFonts w:eastAsiaTheme="minorHAnsi" w:cs="Times New Roman"/>
          <w:szCs w:val="22"/>
        </w:rPr>
        <w:t xml:space="preserve"> months or </w:t>
      </w:r>
      <w:r w:rsidR="00C61861">
        <w:rPr>
          <w:rFonts w:eastAsiaTheme="minorHAnsi" w:cs="Times New Roman"/>
          <w:szCs w:val="22"/>
        </w:rPr>
        <w:t>3</w:t>
      </w:r>
      <w:r w:rsidRPr="0012708E">
        <w:rPr>
          <w:rFonts w:eastAsiaTheme="minorHAnsi" w:cs="Times New Roman"/>
          <w:szCs w:val="22"/>
        </w:rPr>
        <w:t xml:space="preserve"> consecutive payments</w:t>
      </w:r>
      <w:r w:rsidRPr="0012708E">
        <w:rPr>
          <w:rFonts w:eastAsiaTheme="minorHAnsi" w:cs="Times New Roman"/>
          <w:szCs w:val="28"/>
          <w:lang w:bidi="th-TH"/>
        </w:rPr>
        <w:t>, whichever is longer.</w:t>
      </w:r>
    </w:p>
    <w:p w14:paraId="05EBC4D5" w14:textId="77777777" w:rsidR="00C31A7B" w:rsidRPr="0012708E" w:rsidRDefault="00C31A7B" w:rsidP="00CB53A2">
      <w:pPr>
        <w:spacing w:line="240" w:lineRule="atLeast"/>
        <w:ind w:left="540"/>
        <w:jc w:val="thaiDistribute"/>
        <w:rPr>
          <w:rFonts w:eastAsiaTheme="minorHAnsi" w:cs="Times New Roman"/>
          <w:szCs w:val="28"/>
          <w:lang w:bidi="th-TH"/>
        </w:rPr>
      </w:pPr>
    </w:p>
    <w:p w14:paraId="0A474690" w14:textId="7180A3D0" w:rsidR="0061423C" w:rsidRPr="0012708E" w:rsidRDefault="00CB53A2" w:rsidP="00CB53A2">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(k)</w:t>
      </w:r>
      <w:r w:rsidRPr="0012708E">
        <w:rPr>
          <w:rFonts w:cs="Times New Roman"/>
          <w:sz w:val="22"/>
          <w:szCs w:val="22"/>
        </w:rPr>
        <w:tab/>
      </w:r>
      <w:r w:rsidR="0061423C" w:rsidRPr="0012708E">
        <w:rPr>
          <w:rFonts w:cs="Times New Roman"/>
          <w:sz w:val="22"/>
          <w:szCs w:val="22"/>
        </w:rPr>
        <w:t>Impairment</w:t>
      </w:r>
      <w:r w:rsidR="00143B5C" w:rsidRPr="0012708E">
        <w:rPr>
          <w:rFonts w:cs="Times New Roman"/>
          <w:sz w:val="22"/>
          <w:szCs w:val="22"/>
        </w:rPr>
        <w:t xml:space="preserve"> for non-financial assets</w:t>
      </w:r>
    </w:p>
    <w:p w14:paraId="6B6AC2AC" w14:textId="77777777" w:rsidR="0061423C" w:rsidRPr="0012708E" w:rsidRDefault="0061423C" w:rsidP="0061423C">
      <w:pPr>
        <w:pStyle w:val="BodyText"/>
        <w:spacing w:after="0" w:line="240" w:lineRule="atLeast"/>
        <w:ind w:left="539"/>
        <w:jc w:val="both"/>
        <w:rPr>
          <w:rFonts w:cs="Times New Roman"/>
          <w:szCs w:val="22"/>
          <w:lang w:val="en-GB"/>
        </w:rPr>
      </w:pPr>
    </w:p>
    <w:p w14:paraId="79BB41CF" w14:textId="77777777" w:rsidR="0061423C" w:rsidRPr="0012708E" w:rsidRDefault="0061423C" w:rsidP="0061423C">
      <w:pPr>
        <w:pStyle w:val="BodyText"/>
        <w:spacing w:after="0" w:line="240" w:lineRule="atLeast"/>
        <w:ind w:left="539"/>
        <w:jc w:val="both"/>
        <w:rPr>
          <w:rFonts w:cs="Times New Roman"/>
          <w:szCs w:val="22"/>
          <w:lang w:val="en-GB"/>
        </w:rPr>
      </w:pPr>
      <w:r w:rsidRPr="0012708E">
        <w:rPr>
          <w:rFonts w:cs="Times New Roman"/>
          <w:szCs w:val="22"/>
          <w:lang w:val="en-GB"/>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1FD88FD2" w14:textId="77777777" w:rsidR="0061423C" w:rsidRPr="0012708E" w:rsidRDefault="0061423C" w:rsidP="0061423C">
      <w:pPr>
        <w:pStyle w:val="BodyText"/>
        <w:spacing w:after="0" w:line="240" w:lineRule="atLeast"/>
        <w:ind w:left="539"/>
        <w:jc w:val="both"/>
        <w:rPr>
          <w:rFonts w:cs="Times New Roman"/>
          <w:szCs w:val="22"/>
          <w:lang w:val="en-GB"/>
        </w:rPr>
      </w:pPr>
    </w:p>
    <w:p w14:paraId="0B2576F3" w14:textId="0039C3CC" w:rsidR="00232C0A" w:rsidRPr="0012708E" w:rsidRDefault="00232C0A">
      <w:pPr>
        <w:pStyle w:val="BodyText"/>
        <w:spacing w:after="0" w:line="240" w:lineRule="atLeast"/>
        <w:ind w:left="539"/>
        <w:jc w:val="both"/>
        <w:rPr>
          <w:rFonts w:cs="Times New Roman"/>
          <w:szCs w:val="22"/>
          <w:lang w:val="en-GB"/>
        </w:rPr>
      </w:pPr>
      <w:r w:rsidRPr="0012708E">
        <w:rPr>
          <w:rFonts w:cs="Times New Roman"/>
          <w:szCs w:val="22"/>
        </w:rPr>
        <w:t>An impairment loss is recognised in profit or loss if the carrying amount of an asset exceeds its recoverable amount</w:t>
      </w:r>
      <w:r w:rsidR="00E67F68">
        <w:rPr>
          <w:rFonts w:cs="Times New Roman"/>
          <w:szCs w:val="22"/>
        </w:rPr>
        <w:t>.</w:t>
      </w:r>
      <w:r w:rsidR="00261C40">
        <w:rPr>
          <w:rFonts w:cs="Times New Roman"/>
          <w:szCs w:val="22"/>
        </w:rPr>
        <w:t xml:space="preserve"> </w:t>
      </w:r>
      <w:r w:rsidR="00261C40" w:rsidRPr="00261C40">
        <w:rPr>
          <w:rFonts w:cs="Times New Roman"/>
          <w:szCs w:val="22"/>
        </w:rPr>
        <w:t>The recoverable amount is assessed from the estimated future cash flows discounted to their present value using a pre-tax discount rate that reflects current market assessments of the time value of money and the risks specific to the asset</w:t>
      </w:r>
      <w:r w:rsidR="00A36EF2">
        <w:rPr>
          <w:rFonts w:cs="Times New Roman"/>
          <w:szCs w:val="22"/>
        </w:rPr>
        <w:t>.</w:t>
      </w:r>
    </w:p>
    <w:p w14:paraId="6D6E98DD" w14:textId="77777777" w:rsidR="0061423C" w:rsidRPr="0012708E" w:rsidRDefault="0061423C" w:rsidP="0061423C">
      <w:pPr>
        <w:pStyle w:val="BodyText"/>
        <w:spacing w:after="0" w:line="240" w:lineRule="exact"/>
        <w:ind w:left="562"/>
        <w:jc w:val="both"/>
        <w:rPr>
          <w:rFonts w:cs="Times New Roman"/>
          <w:szCs w:val="22"/>
          <w:lang w:val="en-GB"/>
        </w:rPr>
      </w:pPr>
    </w:p>
    <w:p w14:paraId="588B8B8D" w14:textId="027F098D" w:rsidR="00232C0A" w:rsidRPr="0012708E" w:rsidRDefault="00113B6F" w:rsidP="00D912E0">
      <w:pPr>
        <w:pStyle w:val="BodyText"/>
        <w:spacing w:after="0" w:line="240" w:lineRule="atLeast"/>
        <w:ind w:left="540"/>
        <w:jc w:val="both"/>
        <w:rPr>
          <w:rFonts w:cs="Times New Roman"/>
          <w:b/>
          <w:bCs/>
          <w:szCs w:val="22"/>
          <w:lang w:val="en-GB"/>
        </w:rPr>
      </w:pPr>
      <w:r w:rsidRPr="00113B6F">
        <w:rPr>
          <w:rFonts w:cs="Times New Roman"/>
          <w:szCs w:val="22"/>
        </w:rPr>
        <w:t xml:space="preserve">An impairment loss of asset recognised in prior </w:t>
      </w:r>
      <w:r w:rsidR="0005171E">
        <w:rPr>
          <w:rFonts w:cs="Times New Roman"/>
          <w:szCs w:val="22"/>
        </w:rPr>
        <w:t>period</w:t>
      </w:r>
      <w:r>
        <w:rPr>
          <w:rFonts w:cs="Times New Roman"/>
          <w:szCs w:val="22"/>
        </w:rPr>
        <w:t>s</w:t>
      </w:r>
      <w:r w:rsidRPr="00113B6F">
        <w:rPr>
          <w:rFonts w:cs="Times New Roman"/>
          <w:szCs w:val="22"/>
        </w:rPr>
        <w:t xml:space="preserve"> is reversed</w:t>
      </w:r>
      <w:r w:rsidRPr="00113B6F" w:rsidDel="00113B6F">
        <w:rPr>
          <w:rFonts w:cs="Times New Roman"/>
          <w:szCs w:val="22"/>
        </w:rPr>
        <w:t xml:space="preserve"> </w:t>
      </w:r>
      <w:r w:rsidR="00232C0A" w:rsidRPr="0012708E">
        <w:rPr>
          <w:rFonts w:cs="Times New Roman"/>
          <w:szCs w:val="22"/>
        </w:rPr>
        <w:t>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465F2DA" w14:textId="77777777" w:rsidR="002F359C" w:rsidRPr="0012708E" w:rsidRDefault="002F359C" w:rsidP="00F3534A">
      <w:pPr>
        <w:rPr>
          <w:rFonts w:cs="Times New Roman"/>
          <w:szCs w:val="22"/>
        </w:rPr>
      </w:pPr>
    </w:p>
    <w:p w14:paraId="67A705FB" w14:textId="207BB8C0" w:rsidR="0061423C" w:rsidRPr="0012708E" w:rsidRDefault="003C1CA9" w:rsidP="003C1CA9">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(l)</w:t>
      </w:r>
      <w:r w:rsidRPr="0012708E">
        <w:rPr>
          <w:rFonts w:cs="Times New Roman"/>
          <w:sz w:val="22"/>
          <w:szCs w:val="22"/>
        </w:rPr>
        <w:tab/>
      </w:r>
      <w:r w:rsidR="0061423C" w:rsidRPr="0012708E">
        <w:rPr>
          <w:rFonts w:cs="Times New Roman"/>
          <w:sz w:val="22"/>
          <w:szCs w:val="22"/>
        </w:rPr>
        <w:t xml:space="preserve">Employee benefits </w:t>
      </w:r>
    </w:p>
    <w:p w14:paraId="0D9D585C" w14:textId="77777777" w:rsidR="0061423C" w:rsidRPr="0012708E" w:rsidRDefault="0061423C" w:rsidP="005A2522">
      <w:pPr>
        <w:pStyle w:val="AccPolicyalternative"/>
      </w:pPr>
    </w:p>
    <w:p w14:paraId="685383A8" w14:textId="77777777" w:rsidR="0061423C" w:rsidRPr="0012708E" w:rsidRDefault="0061423C" w:rsidP="0061423C">
      <w:pPr>
        <w:spacing w:line="240" w:lineRule="exact"/>
        <w:ind w:left="567" w:right="27"/>
        <w:jc w:val="thaiDistribute"/>
        <w:rPr>
          <w:rFonts w:eastAsia="Arial Unicode MS" w:cs="Times New Roman"/>
          <w:i/>
          <w:iCs/>
          <w:szCs w:val="22"/>
        </w:rPr>
      </w:pPr>
      <w:r w:rsidRPr="0012708E">
        <w:rPr>
          <w:rFonts w:eastAsia="Arial Unicode MS" w:cs="Times New Roman"/>
          <w:i/>
          <w:iCs/>
          <w:szCs w:val="22"/>
        </w:rPr>
        <w:t>Defined contribution plans</w:t>
      </w:r>
    </w:p>
    <w:p w14:paraId="66EEB3BF" w14:textId="77777777" w:rsidR="0061423C" w:rsidRPr="0012708E" w:rsidRDefault="0061423C" w:rsidP="0061423C">
      <w:pPr>
        <w:spacing w:line="240" w:lineRule="exact"/>
        <w:ind w:left="547" w:right="-29"/>
        <w:jc w:val="both"/>
        <w:rPr>
          <w:rFonts w:eastAsia="Arial Unicode MS" w:cs="Times New Roman"/>
          <w:i/>
          <w:iCs/>
          <w:szCs w:val="22"/>
        </w:rPr>
      </w:pPr>
    </w:p>
    <w:p w14:paraId="6E729FEB" w14:textId="6DD90753" w:rsidR="0061423C" w:rsidRPr="0012708E" w:rsidRDefault="0061423C" w:rsidP="0061423C">
      <w:pPr>
        <w:pStyle w:val="BodyText"/>
        <w:spacing w:after="0" w:line="240" w:lineRule="exact"/>
        <w:ind w:left="540"/>
        <w:jc w:val="both"/>
        <w:rPr>
          <w:rFonts w:cs="Times New Roman"/>
          <w:szCs w:val="22"/>
          <w:lang w:val="en-GB" w:bidi="th-TH"/>
        </w:rPr>
      </w:pPr>
      <w:r w:rsidRPr="0012708E">
        <w:rPr>
          <w:rFonts w:cs="Times New Roman"/>
          <w:szCs w:val="22"/>
          <w:lang w:val="en-GB" w:bidi="th-TH"/>
        </w:rPr>
        <w:t xml:space="preserve">Obligations for contributions to </w:t>
      </w:r>
      <w:r w:rsidR="008E709F" w:rsidRPr="0012708E">
        <w:rPr>
          <w:rFonts w:cs="Times New Roman"/>
          <w:szCs w:val="22"/>
          <w:lang w:val="en-GB" w:bidi="th-TH"/>
        </w:rPr>
        <w:t xml:space="preserve">the </w:t>
      </w:r>
      <w:r w:rsidR="007B6F9C" w:rsidRPr="0012708E">
        <w:rPr>
          <w:rFonts w:cs="Times New Roman"/>
          <w:szCs w:val="22"/>
          <w:lang w:val="en-GB" w:bidi="th-TH"/>
        </w:rPr>
        <w:t>G</w:t>
      </w:r>
      <w:r w:rsidR="008E709F" w:rsidRPr="0012708E">
        <w:rPr>
          <w:rFonts w:cs="Times New Roman"/>
          <w:szCs w:val="22"/>
          <w:lang w:val="en-GB" w:bidi="th-TH"/>
        </w:rPr>
        <w:t>roup’s provident fund</w:t>
      </w:r>
      <w:r w:rsidR="00390F31">
        <w:rPr>
          <w:rFonts w:cs="Times New Roman"/>
          <w:szCs w:val="22"/>
          <w:lang w:val="en-GB" w:bidi="th-TH"/>
        </w:rPr>
        <w:t>s</w:t>
      </w:r>
      <w:r w:rsidRPr="0012708E">
        <w:rPr>
          <w:rFonts w:cs="Times New Roman"/>
          <w:szCs w:val="22"/>
          <w:lang w:val="en-GB" w:bidi="th-TH"/>
        </w:rPr>
        <w:t xml:space="preserve"> are </w:t>
      </w:r>
      <w:r w:rsidR="003C1CA9" w:rsidRPr="0012708E">
        <w:rPr>
          <w:rFonts w:cs="Times New Roman"/>
          <w:szCs w:val="22"/>
          <w:lang w:val="en-GB" w:bidi="th-TH"/>
        </w:rPr>
        <w:t xml:space="preserve">recognised as employee </w:t>
      </w:r>
      <w:r w:rsidRPr="0012708E">
        <w:rPr>
          <w:rFonts w:cs="Times New Roman"/>
          <w:szCs w:val="22"/>
          <w:lang w:val="en-GB" w:bidi="th-TH"/>
        </w:rPr>
        <w:t>expense</w:t>
      </w:r>
      <w:r w:rsidR="003C1CA9" w:rsidRPr="0012708E">
        <w:rPr>
          <w:rFonts w:cs="Times New Roman"/>
          <w:szCs w:val="22"/>
          <w:lang w:val="en-GB" w:bidi="th-TH"/>
        </w:rPr>
        <w:t>s</w:t>
      </w:r>
      <w:r w:rsidRPr="0012708E">
        <w:rPr>
          <w:rFonts w:cs="Times New Roman"/>
          <w:szCs w:val="22"/>
          <w:lang w:val="en-GB" w:bidi="th-TH"/>
        </w:rPr>
        <w:t xml:space="preserve"> in profit or loss as the related service is provided. </w:t>
      </w:r>
    </w:p>
    <w:p w14:paraId="3E6DEC0A" w14:textId="77777777" w:rsidR="0061423C" w:rsidRPr="0012708E" w:rsidRDefault="0061423C" w:rsidP="007C182A">
      <w:pPr>
        <w:pStyle w:val="AccPolicysubhead"/>
      </w:pPr>
    </w:p>
    <w:p w14:paraId="1A05043E" w14:textId="77777777" w:rsidR="0061423C" w:rsidRPr="0012708E" w:rsidRDefault="0061423C" w:rsidP="007C182A">
      <w:pPr>
        <w:pStyle w:val="AccPolicysubhead"/>
      </w:pPr>
      <w:r w:rsidRPr="0012708E">
        <w:rPr>
          <w:cs/>
        </w:rPr>
        <w:tab/>
      </w:r>
      <w:r w:rsidRPr="0012708E">
        <w:t>Defined benefit plans</w:t>
      </w:r>
    </w:p>
    <w:p w14:paraId="4D807260" w14:textId="77777777" w:rsidR="0061423C" w:rsidRPr="0012708E" w:rsidRDefault="0061423C" w:rsidP="007C182A">
      <w:pPr>
        <w:pStyle w:val="AccPolicysubhead"/>
      </w:pPr>
    </w:p>
    <w:p w14:paraId="598B1604" w14:textId="12EC1AB5" w:rsidR="007619B7" w:rsidRDefault="0061423C" w:rsidP="007864D3">
      <w:pPr>
        <w:pStyle w:val="BodyText"/>
        <w:spacing w:after="0" w:line="240" w:lineRule="exact"/>
        <w:ind w:left="540"/>
        <w:jc w:val="both"/>
        <w:rPr>
          <w:rFonts w:cstheme="minorBidi"/>
          <w:szCs w:val="22"/>
          <w:lang w:val="en-GB" w:bidi="th-TH"/>
        </w:rPr>
      </w:pPr>
      <w:r w:rsidRPr="0012708E">
        <w:rPr>
          <w:rFonts w:cs="Times New Roman"/>
          <w:szCs w:val="22"/>
          <w:lang w:val="en-GB" w:bidi="th-TH"/>
        </w:rPr>
        <w:t xml:space="preserve">The </w:t>
      </w:r>
      <w:r w:rsidRPr="0012708E">
        <w:rPr>
          <w:rFonts w:cs="Times New Roman"/>
          <w:szCs w:val="22"/>
          <w:lang w:val="en-GB"/>
        </w:rPr>
        <w:t>Group’s</w:t>
      </w:r>
      <w:r w:rsidRPr="0012708E">
        <w:rPr>
          <w:rFonts w:cs="Times New Roman"/>
          <w:szCs w:val="22"/>
          <w:lang w:val="en-GB" w:bidi="th-TH"/>
        </w:rPr>
        <w:t xml:space="preserve"> net obligation in respect of defined benefit plans is calculated </w:t>
      </w:r>
      <w:r w:rsidR="00232C0A" w:rsidRPr="0012708E">
        <w:rPr>
          <w:rFonts w:cs="Times New Roman"/>
          <w:szCs w:val="22"/>
          <w:lang w:val="en-GB" w:bidi="th-TH"/>
        </w:rPr>
        <w:t xml:space="preserve">by estimating the amount of future benefit that employees have earned in the current and prior </w:t>
      </w:r>
      <w:r w:rsidR="0005171E">
        <w:rPr>
          <w:rFonts w:cs="Times New Roman"/>
          <w:szCs w:val="22"/>
          <w:lang w:val="en-GB" w:bidi="th-TH"/>
        </w:rPr>
        <w:t>period</w:t>
      </w:r>
      <w:r w:rsidR="00390F31">
        <w:rPr>
          <w:rFonts w:cs="Times New Roman"/>
          <w:szCs w:val="22"/>
          <w:lang w:val="en-GB" w:bidi="th-TH"/>
        </w:rPr>
        <w:t>s</w:t>
      </w:r>
      <w:r w:rsidR="00232C0A" w:rsidRPr="0012708E">
        <w:rPr>
          <w:rFonts w:cs="Times New Roman"/>
          <w:szCs w:val="22"/>
          <w:lang w:val="en-GB" w:bidi="th-TH"/>
        </w:rPr>
        <w:t>. The defined benefit obligations is discounted to the present value, which performed annually by a qualified actuary using the projected unit credit method.</w:t>
      </w:r>
    </w:p>
    <w:p w14:paraId="3948EFD0" w14:textId="77777777" w:rsidR="00216FC1" w:rsidRPr="00216FC1" w:rsidRDefault="00216FC1" w:rsidP="007864D3">
      <w:pPr>
        <w:pStyle w:val="BodyText"/>
        <w:spacing w:after="0" w:line="240" w:lineRule="exact"/>
        <w:ind w:left="540"/>
        <w:jc w:val="both"/>
        <w:rPr>
          <w:rFonts w:cstheme="minorBidi"/>
          <w:szCs w:val="22"/>
          <w:lang w:bidi="th-TH"/>
        </w:rPr>
      </w:pPr>
    </w:p>
    <w:p w14:paraId="56FCCD89" w14:textId="039AE057" w:rsidR="0061423C" w:rsidRPr="0012708E" w:rsidRDefault="0061423C" w:rsidP="0061423C">
      <w:pPr>
        <w:pStyle w:val="BodyText"/>
        <w:spacing w:after="0" w:line="240" w:lineRule="exact"/>
        <w:ind w:left="540"/>
        <w:jc w:val="both"/>
        <w:rPr>
          <w:rFonts w:cs="Times New Roman"/>
          <w:b/>
          <w:bCs/>
          <w:szCs w:val="22"/>
          <w:lang w:val="en-GB"/>
        </w:rPr>
      </w:pPr>
      <w:r w:rsidRPr="0012708E">
        <w:rPr>
          <w:rFonts w:cs="Times New Roman"/>
          <w:szCs w:val="22"/>
          <w:lang w:val="en-GB" w:bidi="th-TH"/>
        </w:rPr>
        <w:t xml:space="preserve">Remeasurements of the net defined benefit liability, actuarial gain or loss are recognised immediately in </w:t>
      </w:r>
      <w:r w:rsidR="00B52CC0">
        <w:rPr>
          <w:rFonts w:cs="Times New Roman"/>
          <w:szCs w:val="22"/>
          <w:lang w:val="en-GB" w:bidi="th-TH"/>
        </w:rPr>
        <w:t>OCI</w:t>
      </w:r>
      <w:r w:rsidRPr="0012708E">
        <w:rPr>
          <w:rFonts w:cs="Times New Roman"/>
          <w:szCs w:val="22"/>
          <w:lang w:val="en-GB" w:bidi="th-TH"/>
        </w:rPr>
        <w:t xml:space="preserve">. The </w:t>
      </w:r>
      <w:r w:rsidRPr="0012708E">
        <w:rPr>
          <w:rFonts w:cs="Times New Roman"/>
          <w:szCs w:val="22"/>
          <w:lang w:val="en-GB"/>
        </w:rPr>
        <w:t xml:space="preserve">Group </w:t>
      </w:r>
      <w:r w:rsidRPr="0012708E">
        <w:rPr>
          <w:rFonts w:cs="Times New Roman"/>
          <w:szCs w:val="22"/>
          <w:lang w:val="en-GB" w:bidi="th-TH"/>
        </w:rPr>
        <w:t xml:space="preserve">determines the interest expense on the net defined benefit liability for the </w:t>
      </w:r>
      <w:r w:rsidR="0005171E">
        <w:rPr>
          <w:rFonts w:cs="Times New Roman"/>
          <w:szCs w:val="22"/>
          <w:lang w:val="en-GB" w:bidi="th-TH"/>
        </w:rPr>
        <w:t>period</w:t>
      </w:r>
      <w:r w:rsidR="00390F31" w:rsidRPr="0012708E">
        <w:rPr>
          <w:rFonts w:cs="Times New Roman"/>
          <w:szCs w:val="22"/>
          <w:lang w:val="en-GB" w:bidi="th-TH"/>
        </w:rPr>
        <w:t xml:space="preserve"> </w:t>
      </w:r>
      <w:r w:rsidRPr="0012708E">
        <w:rPr>
          <w:rFonts w:cs="Times New Roman"/>
          <w:szCs w:val="22"/>
          <w:lang w:val="en-GB" w:bidi="th-TH"/>
        </w:rPr>
        <w:t xml:space="preserve">by applying the discount rate used to measure the defined benefit obligation at the beginning of the </w:t>
      </w:r>
      <w:r w:rsidR="0005171E">
        <w:rPr>
          <w:rFonts w:cs="Times New Roman"/>
          <w:szCs w:val="22"/>
          <w:lang w:val="en-GB" w:bidi="th-TH"/>
        </w:rPr>
        <w:t>period</w:t>
      </w:r>
      <w:r w:rsidRPr="0012708E">
        <w:rPr>
          <w:rFonts w:cs="Times New Roman"/>
          <w:szCs w:val="22"/>
          <w:lang w:val="en-GB" w:bidi="th-TH"/>
        </w:rPr>
        <w:t xml:space="preserve">, taking into account any changes in the net defined benefit liability during the </w:t>
      </w:r>
      <w:r w:rsidR="0005171E">
        <w:rPr>
          <w:rFonts w:cs="Times New Roman"/>
          <w:szCs w:val="22"/>
          <w:lang w:val="en-GB" w:bidi="th-TH"/>
        </w:rPr>
        <w:t>period</w:t>
      </w:r>
      <w:r w:rsidR="00390F31" w:rsidRPr="0012708E">
        <w:rPr>
          <w:rFonts w:cs="Times New Roman"/>
          <w:szCs w:val="22"/>
          <w:lang w:val="en-GB" w:bidi="th-TH"/>
        </w:rPr>
        <w:t xml:space="preserve"> </w:t>
      </w:r>
      <w:r w:rsidRPr="0012708E">
        <w:rPr>
          <w:rFonts w:cs="Times New Roman"/>
          <w:szCs w:val="22"/>
          <w:lang w:val="en-GB" w:bidi="th-TH"/>
        </w:rPr>
        <w:t xml:space="preserve">as a result of contributions and benefit payments. Net interest expense and other expenses related to defined benefit plans are recognised in profit or loss. </w:t>
      </w:r>
    </w:p>
    <w:p w14:paraId="3B65EB18" w14:textId="77777777" w:rsidR="0061423C" w:rsidRPr="007864D3" w:rsidRDefault="0061423C" w:rsidP="0061423C">
      <w:pPr>
        <w:pStyle w:val="BodyText"/>
        <w:spacing w:after="0" w:line="240" w:lineRule="exact"/>
        <w:ind w:left="547"/>
        <w:jc w:val="both"/>
        <w:rPr>
          <w:rFonts w:cs="Times New Roman"/>
          <w:szCs w:val="22"/>
          <w:lang w:val="en-GB"/>
        </w:rPr>
      </w:pPr>
    </w:p>
    <w:p w14:paraId="4FF8C7E4" w14:textId="77777777" w:rsidR="0061423C" w:rsidRDefault="0061423C" w:rsidP="0061423C">
      <w:pPr>
        <w:pStyle w:val="BodyText"/>
        <w:spacing w:after="0" w:line="240" w:lineRule="exact"/>
        <w:ind w:left="540"/>
        <w:jc w:val="both"/>
        <w:rPr>
          <w:rFonts w:cs="Times New Roman"/>
          <w:szCs w:val="22"/>
          <w:lang w:val="en-GB"/>
        </w:rPr>
      </w:pPr>
      <w:r w:rsidRPr="0012708E">
        <w:rPr>
          <w:rFonts w:cs="Times New Roman"/>
          <w:szCs w:val="22"/>
          <w:lang w:val="en-GB"/>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66E56EAA" w14:textId="77777777" w:rsidR="00443DF8" w:rsidRDefault="00443DF8" w:rsidP="0061423C">
      <w:pPr>
        <w:pStyle w:val="BodyText"/>
        <w:spacing w:after="0" w:line="240" w:lineRule="exact"/>
        <w:ind w:left="540"/>
        <w:jc w:val="both"/>
        <w:rPr>
          <w:rFonts w:cs="Times New Roman"/>
          <w:szCs w:val="22"/>
          <w:lang w:val="en-GB"/>
        </w:rPr>
      </w:pPr>
    </w:p>
    <w:p w14:paraId="553FF423" w14:textId="77777777" w:rsidR="00DA2709" w:rsidRDefault="00DA2709" w:rsidP="0061423C">
      <w:pPr>
        <w:pStyle w:val="BodyText"/>
        <w:spacing w:after="0" w:line="240" w:lineRule="exact"/>
        <w:ind w:left="540"/>
        <w:jc w:val="both"/>
        <w:rPr>
          <w:rFonts w:cs="Times New Roman"/>
          <w:szCs w:val="22"/>
          <w:lang w:val="en-GB"/>
        </w:rPr>
      </w:pPr>
    </w:p>
    <w:p w14:paraId="550C4953" w14:textId="77777777" w:rsidR="00DA2709" w:rsidRDefault="00DA2709" w:rsidP="0061423C">
      <w:pPr>
        <w:pStyle w:val="BodyText"/>
        <w:spacing w:after="0" w:line="240" w:lineRule="exact"/>
        <w:ind w:left="540"/>
        <w:jc w:val="both"/>
        <w:rPr>
          <w:rFonts w:cs="Times New Roman"/>
          <w:szCs w:val="22"/>
          <w:lang w:val="en-GB"/>
        </w:rPr>
      </w:pPr>
    </w:p>
    <w:p w14:paraId="4F9B09CD" w14:textId="1D669B08" w:rsidR="00443DF8" w:rsidRPr="00B95516" w:rsidRDefault="00443DF8" w:rsidP="0061423C">
      <w:pPr>
        <w:pStyle w:val="BodyText"/>
        <w:spacing w:after="0" w:line="240" w:lineRule="exact"/>
        <w:ind w:left="540"/>
        <w:jc w:val="both"/>
        <w:rPr>
          <w:rFonts w:cs="Times New Roman"/>
          <w:i/>
          <w:iCs/>
          <w:szCs w:val="22"/>
          <w:lang w:val="en-GB"/>
        </w:rPr>
      </w:pPr>
      <w:r w:rsidRPr="00B95516">
        <w:rPr>
          <w:rFonts w:cs="Times New Roman"/>
          <w:i/>
          <w:iCs/>
          <w:szCs w:val="22"/>
          <w:lang w:val="en-GB"/>
        </w:rPr>
        <w:t>Termination benefit</w:t>
      </w:r>
      <w:r w:rsidR="00E60FA2">
        <w:rPr>
          <w:rFonts w:cs="Times New Roman"/>
          <w:i/>
          <w:iCs/>
          <w:szCs w:val="22"/>
          <w:lang w:val="en-GB"/>
        </w:rPr>
        <w:t>s</w:t>
      </w:r>
    </w:p>
    <w:p w14:paraId="642C604A" w14:textId="77777777" w:rsidR="00605552" w:rsidRPr="0012708E" w:rsidRDefault="00605552" w:rsidP="0061423C">
      <w:pPr>
        <w:pStyle w:val="BodyText"/>
        <w:spacing w:after="0" w:line="240" w:lineRule="exact"/>
        <w:ind w:left="540"/>
        <w:jc w:val="both"/>
        <w:rPr>
          <w:rFonts w:cs="Times New Roman"/>
          <w:szCs w:val="22"/>
          <w:lang w:val="en-GB"/>
        </w:rPr>
      </w:pPr>
    </w:p>
    <w:p w14:paraId="7339DB48" w14:textId="53315D4E" w:rsidR="0061423C" w:rsidRPr="00F721C7" w:rsidRDefault="0061423C" w:rsidP="00B95516">
      <w:pPr>
        <w:pStyle w:val="BodyText"/>
        <w:spacing w:after="0" w:line="240" w:lineRule="exact"/>
        <w:ind w:left="540"/>
        <w:jc w:val="both"/>
      </w:pPr>
      <w:r w:rsidRPr="00B95516">
        <w:rPr>
          <w:rFonts w:cs="Times New Roman"/>
          <w:szCs w:val="22"/>
          <w:lang w:val="en-GB"/>
        </w:rPr>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14:paraId="0D9E5C0F" w14:textId="77777777" w:rsidR="0061423C" w:rsidRDefault="0061423C" w:rsidP="007C182A">
      <w:pPr>
        <w:pStyle w:val="AccPolicysubhead"/>
      </w:pPr>
    </w:p>
    <w:p w14:paraId="2FB08488" w14:textId="40EAD39B" w:rsidR="00443DF8" w:rsidRPr="007C182A" w:rsidRDefault="00443DF8" w:rsidP="007C182A">
      <w:pPr>
        <w:pStyle w:val="AccPolicysubhead"/>
      </w:pPr>
      <w:r w:rsidRPr="007C182A">
        <w:t>Short-term employee benefits</w:t>
      </w:r>
    </w:p>
    <w:p w14:paraId="0EA08359" w14:textId="77777777" w:rsidR="00443DF8" w:rsidRPr="00443DF8" w:rsidRDefault="00443DF8" w:rsidP="007C182A">
      <w:pPr>
        <w:pStyle w:val="AccPolicysubhead"/>
      </w:pPr>
    </w:p>
    <w:p w14:paraId="23000B00" w14:textId="3C22B09C" w:rsidR="00B21C2E" w:rsidRPr="00F721C7" w:rsidRDefault="0061423C" w:rsidP="00B95516">
      <w:pPr>
        <w:pStyle w:val="BodyText"/>
        <w:spacing w:after="0" w:line="240" w:lineRule="exact"/>
        <w:ind w:left="540"/>
        <w:jc w:val="both"/>
      </w:pPr>
      <w:r w:rsidRPr="00B95516">
        <w:rPr>
          <w:rFonts w:cs="Times New Roman"/>
          <w:szCs w:val="22"/>
          <w:lang w:val="en-GB"/>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EFA93E8" w14:textId="77777777" w:rsidR="00C31A7B" w:rsidRDefault="00C31A7B" w:rsidP="0093239C">
      <w:pPr>
        <w:pStyle w:val="Heading2"/>
        <w:numPr>
          <w:ilvl w:val="0"/>
          <w:numId w:val="0"/>
        </w:numPr>
        <w:spacing w:before="0" w:after="0" w:line="240" w:lineRule="auto"/>
        <w:ind w:left="540" w:hanging="540"/>
        <w:rPr>
          <w:rFonts w:cs="Times New Roman"/>
          <w:sz w:val="22"/>
          <w:szCs w:val="22"/>
        </w:rPr>
      </w:pPr>
    </w:p>
    <w:p w14:paraId="428188CD" w14:textId="1304ECBC" w:rsidR="00390F31" w:rsidRPr="00C31A7B" w:rsidRDefault="00390F31" w:rsidP="0093239C">
      <w:pPr>
        <w:pStyle w:val="Heading2"/>
        <w:numPr>
          <w:ilvl w:val="0"/>
          <w:numId w:val="0"/>
        </w:numPr>
        <w:spacing w:before="0" w:after="0" w:line="240" w:lineRule="auto"/>
        <w:ind w:left="540" w:hanging="540"/>
        <w:rPr>
          <w:rFonts w:cs="Times New Roman"/>
          <w:sz w:val="22"/>
          <w:szCs w:val="22"/>
        </w:rPr>
      </w:pPr>
      <w:r w:rsidRPr="00C31A7B">
        <w:rPr>
          <w:rFonts w:cs="Times New Roman"/>
          <w:sz w:val="22"/>
          <w:szCs w:val="22"/>
        </w:rPr>
        <w:t>(</w:t>
      </w:r>
      <w:r w:rsidR="00D83495" w:rsidRPr="00C31A7B">
        <w:rPr>
          <w:rFonts w:cs="Times New Roman"/>
          <w:sz w:val="22"/>
          <w:szCs w:val="22"/>
        </w:rPr>
        <w:t>m</w:t>
      </w:r>
      <w:r w:rsidRPr="00C31A7B">
        <w:rPr>
          <w:rFonts w:cs="Times New Roman"/>
          <w:sz w:val="22"/>
          <w:szCs w:val="22"/>
        </w:rPr>
        <w:t>)</w:t>
      </w:r>
      <w:r w:rsidRPr="00C31A7B">
        <w:rPr>
          <w:rFonts w:cs="Times New Roman"/>
          <w:sz w:val="22"/>
          <w:szCs w:val="22"/>
        </w:rPr>
        <w:tab/>
        <w:t>Provisions</w:t>
      </w:r>
    </w:p>
    <w:p w14:paraId="7E69F164" w14:textId="77777777" w:rsidR="00390F31" w:rsidRPr="00C31A7B" w:rsidRDefault="00390F31" w:rsidP="0093239C">
      <w:pPr>
        <w:pStyle w:val="BodyText"/>
        <w:spacing w:after="0"/>
        <w:ind w:left="567"/>
        <w:jc w:val="both"/>
        <w:rPr>
          <w:rFonts w:cs="Times New Roman"/>
          <w:szCs w:val="22"/>
          <w:lang w:val="en-GB"/>
        </w:rPr>
      </w:pPr>
    </w:p>
    <w:p w14:paraId="63CBECC5" w14:textId="1B59CA56" w:rsidR="00390F31" w:rsidRPr="00C31A7B" w:rsidRDefault="00905362" w:rsidP="0093239C">
      <w:pPr>
        <w:autoSpaceDE w:val="0"/>
        <w:autoSpaceDN w:val="0"/>
        <w:adjustRightInd w:val="0"/>
        <w:ind w:left="540"/>
        <w:jc w:val="thaiDistribute"/>
        <w:rPr>
          <w:rFonts w:cs="Times New Roman"/>
          <w:szCs w:val="22"/>
        </w:rPr>
      </w:pPr>
      <w:r w:rsidRPr="00C31A7B">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r w:rsidR="00057577" w:rsidRPr="00C31A7B">
        <w:rPr>
          <w:rFonts w:cs="Times New Roman"/>
          <w:szCs w:val="22"/>
        </w:rPr>
        <w:t>.</w:t>
      </w:r>
    </w:p>
    <w:p w14:paraId="7F744DEB" w14:textId="77777777" w:rsidR="00905362" w:rsidRPr="00C31A7B" w:rsidRDefault="00905362" w:rsidP="0093239C">
      <w:pPr>
        <w:autoSpaceDE w:val="0"/>
        <w:autoSpaceDN w:val="0"/>
        <w:adjustRightInd w:val="0"/>
        <w:ind w:left="540"/>
        <w:jc w:val="thaiDistribute"/>
        <w:rPr>
          <w:rFonts w:cs="Times New Roman"/>
          <w:szCs w:val="22"/>
        </w:rPr>
      </w:pPr>
    </w:p>
    <w:p w14:paraId="214736E8" w14:textId="77777777" w:rsidR="00390F31" w:rsidRPr="00C31A7B" w:rsidRDefault="00390F31" w:rsidP="0093239C">
      <w:pPr>
        <w:autoSpaceDE w:val="0"/>
        <w:autoSpaceDN w:val="0"/>
        <w:adjustRightInd w:val="0"/>
        <w:ind w:left="540"/>
        <w:jc w:val="thaiDistribute"/>
        <w:rPr>
          <w:rFonts w:cs="Times New Roman"/>
          <w:i/>
          <w:iCs/>
          <w:szCs w:val="22"/>
        </w:rPr>
      </w:pPr>
      <w:r w:rsidRPr="00C31A7B">
        <w:rPr>
          <w:rFonts w:cs="Times New Roman"/>
          <w:i/>
          <w:iCs/>
          <w:szCs w:val="22"/>
        </w:rPr>
        <w:t>Allowance for ECL</w:t>
      </w:r>
      <w:r w:rsidRPr="00C31A7B">
        <w:rPr>
          <w:rFonts w:cs="Times New Roman"/>
          <w:szCs w:val="22"/>
        </w:rPr>
        <w:t xml:space="preserve"> </w:t>
      </w:r>
      <w:r w:rsidRPr="00C31A7B">
        <w:rPr>
          <w:rFonts w:cs="Times New Roman"/>
          <w:i/>
          <w:iCs/>
          <w:szCs w:val="22"/>
        </w:rPr>
        <w:t xml:space="preserve">on obligation having credit risk exposures </w:t>
      </w:r>
    </w:p>
    <w:p w14:paraId="441226FE" w14:textId="77777777" w:rsidR="00390F31" w:rsidRPr="00C31A7B" w:rsidRDefault="00390F31" w:rsidP="0093239C">
      <w:pPr>
        <w:autoSpaceDE w:val="0"/>
        <w:autoSpaceDN w:val="0"/>
        <w:adjustRightInd w:val="0"/>
        <w:ind w:left="540"/>
        <w:jc w:val="thaiDistribute"/>
        <w:rPr>
          <w:rFonts w:cs="Times New Roman"/>
          <w:i/>
          <w:iCs/>
          <w:szCs w:val="22"/>
        </w:rPr>
      </w:pPr>
    </w:p>
    <w:p w14:paraId="076EA768" w14:textId="516C7F4A" w:rsidR="00390F31" w:rsidRPr="00C31A7B" w:rsidRDefault="00390F31" w:rsidP="0093239C">
      <w:pPr>
        <w:autoSpaceDE w:val="0"/>
        <w:autoSpaceDN w:val="0"/>
        <w:adjustRightInd w:val="0"/>
        <w:ind w:left="540"/>
        <w:jc w:val="thaiDistribute"/>
        <w:rPr>
          <w:rFonts w:cs="Times New Roman"/>
          <w:szCs w:val="22"/>
        </w:rPr>
      </w:pPr>
      <w:r w:rsidRPr="00C31A7B">
        <w:rPr>
          <w:rFonts w:cs="Times New Roman"/>
          <w:szCs w:val="22"/>
        </w:rPr>
        <w:t xml:space="preserve">The Group provides allowance for ECL on undrawn loan commitments and financial guarantee contracts by the same methods applied </w:t>
      </w:r>
      <w:r w:rsidR="00E60FA2" w:rsidRPr="00C31A7B">
        <w:rPr>
          <w:rFonts w:cs="Times New Roman"/>
          <w:szCs w:val="22"/>
        </w:rPr>
        <w:t xml:space="preserve">for impairment of financial assets and lease receivables </w:t>
      </w:r>
      <w:r w:rsidRPr="00C31A7B">
        <w:rPr>
          <w:rFonts w:cs="Times New Roman"/>
          <w:szCs w:val="22"/>
        </w:rPr>
        <w:t>as described in note 3 (j).</w:t>
      </w:r>
    </w:p>
    <w:p w14:paraId="65F88DC5" w14:textId="77777777" w:rsidR="00A5708A" w:rsidRPr="00C31A7B" w:rsidRDefault="00A5708A" w:rsidP="00E65C47">
      <w:pPr>
        <w:autoSpaceDE w:val="0"/>
        <w:autoSpaceDN w:val="0"/>
        <w:adjustRightInd w:val="0"/>
        <w:ind w:left="540"/>
        <w:jc w:val="thaiDistribute"/>
        <w:rPr>
          <w:rFonts w:cs="Times New Roman"/>
          <w:b/>
          <w:bCs/>
          <w:i/>
          <w:iCs/>
          <w:szCs w:val="22"/>
        </w:rPr>
      </w:pPr>
    </w:p>
    <w:p w14:paraId="29630029" w14:textId="29D0C477" w:rsidR="0061423C" w:rsidRPr="00C31A7B" w:rsidRDefault="00EC120A" w:rsidP="0093239C">
      <w:pPr>
        <w:pStyle w:val="Heading2"/>
        <w:numPr>
          <w:ilvl w:val="0"/>
          <w:numId w:val="0"/>
        </w:numPr>
        <w:spacing w:before="0" w:after="0" w:line="240" w:lineRule="auto"/>
        <w:ind w:left="540" w:hanging="540"/>
        <w:rPr>
          <w:rFonts w:cs="Times New Roman"/>
          <w:sz w:val="22"/>
          <w:szCs w:val="22"/>
        </w:rPr>
      </w:pPr>
      <w:r w:rsidRPr="00C31A7B">
        <w:rPr>
          <w:rFonts w:cs="Times New Roman"/>
          <w:sz w:val="22"/>
          <w:szCs w:val="22"/>
        </w:rPr>
        <w:t>(</w:t>
      </w:r>
      <w:r w:rsidR="00D83495" w:rsidRPr="00C31A7B">
        <w:rPr>
          <w:rFonts w:cs="Times New Roman"/>
          <w:sz w:val="22"/>
          <w:szCs w:val="22"/>
        </w:rPr>
        <w:t>n</w:t>
      </w:r>
      <w:r w:rsidRPr="00C31A7B">
        <w:rPr>
          <w:rFonts w:cs="Times New Roman"/>
          <w:sz w:val="22"/>
          <w:szCs w:val="22"/>
        </w:rPr>
        <w:t>)</w:t>
      </w:r>
      <w:r w:rsidRPr="00C31A7B">
        <w:rPr>
          <w:rFonts w:cs="Times New Roman"/>
          <w:sz w:val="22"/>
          <w:szCs w:val="22"/>
        </w:rPr>
        <w:tab/>
      </w:r>
      <w:r w:rsidR="00502194" w:rsidRPr="00C31A7B">
        <w:rPr>
          <w:rFonts w:cs="Times New Roman"/>
          <w:sz w:val="22"/>
          <w:szCs w:val="22"/>
        </w:rPr>
        <w:t>Fair value m</w:t>
      </w:r>
      <w:r w:rsidR="0061423C" w:rsidRPr="00C31A7B">
        <w:rPr>
          <w:rFonts w:cs="Times New Roman"/>
          <w:sz w:val="22"/>
          <w:szCs w:val="22"/>
        </w:rPr>
        <w:t>easurement</w:t>
      </w:r>
    </w:p>
    <w:p w14:paraId="5609EA47" w14:textId="77777777" w:rsidR="0061423C" w:rsidRPr="00C31A7B" w:rsidRDefault="0061423C" w:rsidP="0093239C">
      <w:pPr>
        <w:ind w:left="540"/>
        <w:jc w:val="both"/>
        <w:rPr>
          <w:rFonts w:cs="Times New Roman"/>
          <w:szCs w:val="22"/>
        </w:rPr>
      </w:pPr>
    </w:p>
    <w:p w14:paraId="0A3AC964" w14:textId="0E9ABC2B" w:rsidR="005C3000" w:rsidRPr="00C31A7B" w:rsidRDefault="005C3000" w:rsidP="00766701">
      <w:pPr>
        <w:pStyle w:val="BodyText"/>
        <w:shd w:val="clear" w:color="auto" w:fill="FFFFFF"/>
        <w:spacing w:after="0"/>
        <w:ind w:left="540"/>
        <w:jc w:val="both"/>
        <w:rPr>
          <w:rFonts w:cs="Times New Roman"/>
          <w:b/>
          <w:bCs/>
          <w:color w:val="0000FF"/>
          <w:szCs w:val="22"/>
          <w:lang w:val="en-GB"/>
        </w:rPr>
      </w:pPr>
      <w:r w:rsidRPr="00C31A7B">
        <w:rPr>
          <w:rFonts w:cs="Times New Roman"/>
          <w:szCs w:val="22"/>
          <w:lang w:val="en-GB"/>
        </w:rPr>
        <w:t>Fair value</w:t>
      </w:r>
      <w:r w:rsidRPr="00C31A7B">
        <w:rPr>
          <w:rFonts w:cs="Times New Roman"/>
          <w:szCs w:val="22"/>
          <w:cs/>
          <w:lang w:val="en-GB" w:bidi="th-TH"/>
        </w:rPr>
        <w:t xml:space="preserve"> </w:t>
      </w:r>
      <w:r w:rsidRPr="00C31A7B">
        <w:rPr>
          <w:rFonts w:cs="Times New Roman"/>
          <w:szCs w:val="22"/>
          <w:lang w:val="en-GB"/>
        </w:rPr>
        <w:t>is the price that would be received to sell an asset or paid to transfer a liability in an</w:t>
      </w:r>
      <w:r w:rsidRPr="00C31A7B">
        <w:rPr>
          <w:rFonts w:cs="Times New Roman"/>
          <w:szCs w:val="22"/>
          <w:cs/>
          <w:lang w:val="en-GB" w:bidi="th-TH"/>
        </w:rPr>
        <w:t xml:space="preserve"> </w:t>
      </w:r>
      <w:r w:rsidRPr="00C31A7B">
        <w:rPr>
          <w:rFonts w:cs="Times New Roman"/>
          <w:szCs w:val="22"/>
          <w:lang w:val="en-GB"/>
        </w:rPr>
        <w:t>orderly transaction between market participants at the measurement date in the principal or, in its</w:t>
      </w:r>
      <w:r w:rsidRPr="00C31A7B">
        <w:rPr>
          <w:rFonts w:cs="Times New Roman"/>
          <w:szCs w:val="22"/>
          <w:cs/>
          <w:lang w:val="en-GB" w:bidi="th-TH"/>
        </w:rPr>
        <w:t xml:space="preserve"> </w:t>
      </w:r>
      <w:r w:rsidRPr="00C31A7B">
        <w:rPr>
          <w:rFonts w:cs="Times New Roman"/>
          <w:szCs w:val="22"/>
          <w:lang w:val="en-GB"/>
        </w:rPr>
        <w:t>absence, the most advantageous market to which the Group has access at that date</w:t>
      </w:r>
      <w:r w:rsidRPr="00C31A7B">
        <w:rPr>
          <w:rFonts w:cs="Times New Roman"/>
          <w:szCs w:val="22"/>
          <w:cs/>
          <w:lang w:val="en-GB" w:bidi="th-TH"/>
        </w:rPr>
        <w:t xml:space="preserve">. </w:t>
      </w:r>
      <w:r w:rsidRPr="00C31A7B">
        <w:rPr>
          <w:rFonts w:cs="Times New Roman"/>
          <w:szCs w:val="22"/>
          <w:lang w:val="en-GB"/>
        </w:rPr>
        <w:t>The fair value</w:t>
      </w:r>
      <w:r w:rsidRPr="00C31A7B">
        <w:rPr>
          <w:rFonts w:cs="Times New Roman"/>
          <w:szCs w:val="22"/>
          <w:cs/>
          <w:lang w:val="en-GB" w:bidi="th-TH"/>
        </w:rPr>
        <w:t xml:space="preserve"> </w:t>
      </w:r>
      <w:r w:rsidRPr="00C31A7B">
        <w:rPr>
          <w:rFonts w:cs="Times New Roman"/>
          <w:szCs w:val="22"/>
          <w:lang w:val="en-GB"/>
        </w:rPr>
        <w:t>of a liability reflects its non</w:t>
      </w:r>
      <w:r w:rsidRPr="00C31A7B">
        <w:rPr>
          <w:rFonts w:cs="Times New Roman"/>
          <w:szCs w:val="22"/>
          <w:cs/>
          <w:lang w:val="en-GB" w:bidi="th-TH"/>
        </w:rPr>
        <w:t>-</w:t>
      </w:r>
      <w:r w:rsidRPr="00C31A7B">
        <w:rPr>
          <w:rFonts w:cs="Times New Roman"/>
          <w:szCs w:val="22"/>
          <w:lang w:val="en-GB"/>
        </w:rPr>
        <w:t>performance risk</w:t>
      </w:r>
      <w:r w:rsidRPr="00C31A7B">
        <w:rPr>
          <w:rFonts w:cs="Times New Roman"/>
          <w:szCs w:val="22"/>
          <w:cs/>
          <w:lang w:val="en-GB" w:bidi="th-TH"/>
        </w:rPr>
        <w:t xml:space="preserve">. </w:t>
      </w:r>
    </w:p>
    <w:p w14:paraId="63321CBB" w14:textId="1022EB26" w:rsidR="00A24141" w:rsidRPr="00C31A7B" w:rsidRDefault="00A24141" w:rsidP="00E65C47">
      <w:pPr>
        <w:ind w:left="540"/>
        <w:jc w:val="both"/>
        <w:rPr>
          <w:rFonts w:cs="Times New Roman"/>
          <w:spacing w:val="-4"/>
          <w:szCs w:val="22"/>
        </w:rPr>
      </w:pPr>
    </w:p>
    <w:p w14:paraId="06697F99" w14:textId="3A08A1A2" w:rsidR="0061423C" w:rsidRPr="00C31A7B" w:rsidRDefault="0061423C" w:rsidP="0093239C">
      <w:pPr>
        <w:ind w:left="540"/>
        <w:jc w:val="both"/>
        <w:rPr>
          <w:rFonts w:cs="Times New Roman"/>
          <w:szCs w:val="22"/>
        </w:rPr>
      </w:pPr>
      <w:r w:rsidRPr="00C31A7B">
        <w:rPr>
          <w:rFonts w:cs="Times New Roman"/>
          <w:spacing w:val="-4"/>
          <w:szCs w:val="22"/>
        </w:rPr>
        <w:t>When measuring the fair value of an asset or a liability, the Group use</w:t>
      </w:r>
      <w:r w:rsidR="004A7148" w:rsidRPr="00C31A7B">
        <w:rPr>
          <w:rFonts w:cs="Times New Roman"/>
          <w:spacing w:val="-4"/>
          <w:szCs w:val="22"/>
        </w:rPr>
        <w:t>s</w:t>
      </w:r>
      <w:r w:rsidRPr="00C31A7B">
        <w:rPr>
          <w:rFonts w:cs="Times New Roman"/>
          <w:spacing w:val="-4"/>
          <w:szCs w:val="22"/>
        </w:rPr>
        <w:t xml:space="preserve"> observable market </w:t>
      </w:r>
      <w:r w:rsidRPr="00C31A7B">
        <w:rPr>
          <w:rFonts w:cs="Times New Roman"/>
          <w:szCs w:val="22"/>
        </w:rPr>
        <w:t>data as far as possible. Fair values are categorised into different levels in a fair value hierarchy based on the inputs used in the valuation techniques as follows:</w:t>
      </w:r>
    </w:p>
    <w:p w14:paraId="018ABE6B" w14:textId="77777777" w:rsidR="00F21BB4" w:rsidRPr="002B4FBD" w:rsidRDefault="00F21BB4" w:rsidP="0093239C">
      <w:pPr>
        <w:ind w:left="540"/>
        <w:jc w:val="both"/>
        <w:rPr>
          <w:rFonts w:cs="Times New Roman"/>
          <w:sz w:val="20"/>
        </w:rPr>
      </w:pPr>
    </w:p>
    <w:p w14:paraId="6CA6AED1" w14:textId="77777777" w:rsidR="0061423C" w:rsidRPr="0012708E" w:rsidRDefault="0061423C" w:rsidP="0093239C">
      <w:pPr>
        <w:numPr>
          <w:ilvl w:val="0"/>
          <w:numId w:val="22"/>
        </w:numPr>
        <w:shd w:val="clear" w:color="auto" w:fill="FFFFFF"/>
        <w:tabs>
          <w:tab w:val="left" w:pos="810"/>
          <w:tab w:val="left" w:pos="1620"/>
        </w:tabs>
        <w:ind w:left="1080" w:hanging="540"/>
        <w:jc w:val="both"/>
        <w:rPr>
          <w:rFonts w:cs="Times New Roman"/>
          <w:szCs w:val="22"/>
        </w:rPr>
      </w:pPr>
      <w:r w:rsidRPr="00E67F68">
        <w:rPr>
          <w:rFonts w:cs="Times New Roman"/>
          <w:szCs w:val="22"/>
        </w:rPr>
        <w:t>Level 1:</w:t>
      </w:r>
      <w:r w:rsidRPr="0012708E">
        <w:rPr>
          <w:rFonts w:cs="Times New Roman"/>
          <w:szCs w:val="22"/>
        </w:rPr>
        <w:tab/>
        <w:t>quoted prices in active markets for identical assets or liabilities.</w:t>
      </w:r>
    </w:p>
    <w:p w14:paraId="518D89DA" w14:textId="77777777" w:rsidR="0061423C" w:rsidRPr="0012708E" w:rsidRDefault="0061423C" w:rsidP="0093239C">
      <w:pPr>
        <w:numPr>
          <w:ilvl w:val="0"/>
          <w:numId w:val="22"/>
        </w:numPr>
        <w:shd w:val="clear" w:color="auto" w:fill="FFFFFF"/>
        <w:tabs>
          <w:tab w:val="left" w:pos="810"/>
          <w:tab w:val="left" w:pos="1620"/>
        </w:tabs>
        <w:ind w:left="1080" w:hanging="540"/>
        <w:jc w:val="both"/>
        <w:rPr>
          <w:rFonts w:cs="Times New Roman"/>
          <w:szCs w:val="22"/>
        </w:rPr>
      </w:pPr>
      <w:r w:rsidRPr="00E67F68">
        <w:rPr>
          <w:rFonts w:cs="Times New Roman"/>
          <w:szCs w:val="22"/>
        </w:rPr>
        <w:t>Level 2</w:t>
      </w:r>
      <w:r w:rsidRPr="0012708E">
        <w:rPr>
          <w:rFonts w:cs="Times New Roman"/>
          <w:szCs w:val="22"/>
        </w:rPr>
        <w:t>:</w:t>
      </w:r>
      <w:r w:rsidRPr="0012708E">
        <w:rPr>
          <w:rFonts w:cs="Times New Roman"/>
          <w:szCs w:val="22"/>
        </w:rPr>
        <w:tab/>
        <w:t xml:space="preserve">inputs other than quoted prices included in Level 1 that are observable for the asset or </w:t>
      </w:r>
      <w:r w:rsidRPr="0012708E">
        <w:rPr>
          <w:rFonts w:cs="Times New Roman"/>
          <w:szCs w:val="22"/>
        </w:rPr>
        <w:tab/>
        <w:t>liability, either directly or indirectly.</w:t>
      </w:r>
    </w:p>
    <w:p w14:paraId="3DEE48D6" w14:textId="52AAF147" w:rsidR="0061423C" w:rsidRPr="0012708E" w:rsidRDefault="0061423C" w:rsidP="0061423C">
      <w:pPr>
        <w:numPr>
          <w:ilvl w:val="0"/>
          <w:numId w:val="22"/>
        </w:numPr>
        <w:shd w:val="clear" w:color="auto" w:fill="FFFFFF"/>
        <w:tabs>
          <w:tab w:val="left" w:pos="810"/>
          <w:tab w:val="left" w:pos="1620"/>
        </w:tabs>
        <w:spacing w:line="240" w:lineRule="atLeast"/>
        <w:ind w:left="1080" w:hanging="540"/>
        <w:jc w:val="both"/>
        <w:rPr>
          <w:rFonts w:cs="Times New Roman"/>
          <w:szCs w:val="22"/>
        </w:rPr>
      </w:pPr>
      <w:r w:rsidRPr="00E67F68">
        <w:rPr>
          <w:rFonts w:cs="Times New Roman"/>
          <w:szCs w:val="22"/>
        </w:rPr>
        <w:t>Level 3</w:t>
      </w:r>
      <w:r w:rsidRPr="0012708E">
        <w:rPr>
          <w:rFonts w:cs="Times New Roman"/>
          <w:szCs w:val="22"/>
        </w:rPr>
        <w:t>:</w:t>
      </w:r>
      <w:r w:rsidRPr="0012708E">
        <w:rPr>
          <w:rFonts w:cs="Times New Roman"/>
          <w:szCs w:val="22"/>
        </w:rPr>
        <w:tab/>
        <w:t>inputs for the asset or liability that are based on unobservable input</w:t>
      </w:r>
      <w:r w:rsidR="004057DF" w:rsidRPr="0012708E">
        <w:rPr>
          <w:rFonts w:cs="Times New Roman"/>
          <w:szCs w:val="28"/>
          <w:lang w:bidi="th-TH"/>
        </w:rPr>
        <w:t>s</w:t>
      </w:r>
      <w:r w:rsidRPr="0012708E">
        <w:rPr>
          <w:rFonts w:cs="Times New Roman"/>
          <w:szCs w:val="22"/>
        </w:rPr>
        <w:t>.</w:t>
      </w:r>
    </w:p>
    <w:p w14:paraId="077A71B4" w14:textId="77777777" w:rsidR="00766701" w:rsidRPr="0012708E" w:rsidRDefault="00766701" w:rsidP="0061423C">
      <w:pPr>
        <w:tabs>
          <w:tab w:val="left" w:pos="1080"/>
        </w:tabs>
        <w:spacing w:line="200" w:lineRule="exact"/>
        <w:ind w:left="547"/>
        <w:jc w:val="both"/>
        <w:rPr>
          <w:rFonts w:cs="Times New Roman"/>
          <w:szCs w:val="22"/>
        </w:rPr>
      </w:pPr>
    </w:p>
    <w:p w14:paraId="433DC903" w14:textId="6920671A" w:rsidR="0061423C" w:rsidRPr="0012708E" w:rsidRDefault="0061423C" w:rsidP="0061423C">
      <w:pPr>
        <w:shd w:val="clear" w:color="auto" w:fill="FFFFFF"/>
        <w:spacing w:line="240" w:lineRule="atLeast"/>
        <w:ind w:left="540"/>
        <w:jc w:val="both"/>
        <w:rPr>
          <w:rFonts w:cs="Times New Roman"/>
          <w:szCs w:val="22"/>
        </w:rPr>
      </w:pPr>
      <w:r w:rsidRPr="0012708E">
        <w:rPr>
          <w:rFonts w:cs="Times New Roman"/>
          <w:szCs w:val="22"/>
        </w:rPr>
        <w:t>The Group recognises transfers between levels of the fair value hierarchy at the end of the reporting period during which the change has occurred.</w:t>
      </w:r>
    </w:p>
    <w:p w14:paraId="6B29C6C1" w14:textId="77777777" w:rsidR="007746C3" w:rsidRDefault="007746C3" w:rsidP="0036136F">
      <w:pPr>
        <w:pStyle w:val="BodyText"/>
        <w:shd w:val="clear" w:color="auto" w:fill="FFFFFF"/>
        <w:spacing w:after="0"/>
        <w:ind w:left="540"/>
        <w:jc w:val="both"/>
        <w:rPr>
          <w:rFonts w:cs="Times New Roman"/>
          <w:szCs w:val="22"/>
          <w:lang w:val="en-GB"/>
        </w:rPr>
      </w:pPr>
    </w:p>
    <w:p w14:paraId="033B82FF" w14:textId="601D9D56" w:rsidR="0036136F" w:rsidRPr="0012708E" w:rsidRDefault="0036136F" w:rsidP="0036136F">
      <w:pPr>
        <w:pStyle w:val="BodyText"/>
        <w:shd w:val="clear" w:color="auto" w:fill="FFFFFF"/>
        <w:spacing w:after="0"/>
        <w:ind w:left="540"/>
        <w:jc w:val="both"/>
        <w:rPr>
          <w:rFonts w:cs="Times New Roman"/>
          <w:szCs w:val="22"/>
          <w:lang w:val="en-GB"/>
        </w:rPr>
      </w:pPr>
      <w:r w:rsidRPr="0012708E">
        <w:rPr>
          <w:rFonts w:cs="Times New Roman"/>
          <w:szCs w:val="22"/>
          <w:lang w:val="en-GB"/>
        </w:rPr>
        <w:t xml:space="preserve">If an asset or a liability measured at fair value has a bid price and an ask price, then the Group measures assets and </w:t>
      </w:r>
      <w:r w:rsidR="00E67F68">
        <w:rPr>
          <w:rFonts w:cs="Times New Roman"/>
          <w:szCs w:val="22"/>
          <w:lang w:val="en-GB"/>
        </w:rPr>
        <w:t>asset</w:t>
      </w:r>
      <w:r w:rsidRPr="0012708E">
        <w:rPr>
          <w:rFonts w:cs="Times New Roman"/>
          <w:szCs w:val="22"/>
          <w:lang w:val="en-GB"/>
        </w:rPr>
        <w:t xml:space="preserve"> positions at a bid price and liabilities and </w:t>
      </w:r>
      <w:r w:rsidR="00E67F68">
        <w:rPr>
          <w:rFonts w:cs="Times New Roman"/>
          <w:szCs w:val="22"/>
          <w:lang w:val="en-GB"/>
        </w:rPr>
        <w:t>liability</w:t>
      </w:r>
      <w:r w:rsidRPr="0012708E">
        <w:rPr>
          <w:rFonts w:cs="Times New Roman"/>
          <w:szCs w:val="22"/>
          <w:lang w:val="en-GB"/>
        </w:rPr>
        <w:t xml:space="preserve"> positions at an ask price.</w:t>
      </w:r>
    </w:p>
    <w:p w14:paraId="2C166E41" w14:textId="77777777" w:rsidR="0036136F" w:rsidRPr="0012708E" w:rsidRDefault="0036136F" w:rsidP="0036136F">
      <w:pPr>
        <w:pStyle w:val="BodyText"/>
        <w:shd w:val="clear" w:color="auto" w:fill="FFFFFF"/>
        <w:spacing w:after="0"/>
        <w:ind w:left="540"/>
        <w:jc w:val="both"/>
        <w:rPr>
          <w:rFonts w:cs="Times New Roman"/>
          <w:szCs w:val="22"/>
          <w:lang w:val="en-GB"/>
        </w:rPr>
      </w:pPr>
    </w:p>
    <w:p w14:paraId="74F663D5" w14:textId="1A2F321A" w:rsidR="00C31A7B" w:rsidRDefault="0036136F" w:rsidP="002B4FBD">
      <w:pPr>
        <w:pStyle w:val="BodyText"/>
        <w:shd w:val="clear" w:color="auto" w:fill="FFFFFF"/>
        <w:spacing w:after="0"/>
        <w:ind w:left="540"/>
        <w:jc w:val="both"/>
        <w:rPr>
          <w:rFonts w:cs="Times New Roman"/>
          <w:b/>
          <w:bCs/>
          <w:i/>
          <w:iCs/>
          <w:szCs w:val="22"/>
          <w:lang w:bidi="th-TH"/>
        </w:rPr>
      </w:pPr>
      <w:r w:rsidRPr="0012708E">
        <w:rPr>
          <w:rFonts w:cs="Times New Roman"/>
          <w:szCs w:val="22"/>
          <w:lang w:val="en-GB"/>
        </w:rPr>
        <w:t xml:space="preserve">The best evidence of the fair value of a financial instrument on initial recognition is normally the transaction price </w:t>
      </w:r>
      <w:r w:rsidR="00E67F68">
        <w:rPr>
          <w:rFonts w:cs="Times New Roman"/>
          <w:szCs w:val="22"/>
          <w:lang w:val="en-GB" w:bidi="th-TH"/>
        </w:rPr>
        <w:t>-</w:t>
      </w:r>
      <w:r w:rsidRPr="0012708E">
        <w:rPr>
          <w:rFonts w:cs="Times New Roman"/>
          <w:szCs w:val="22"/>
          <w:cs/>
          <w:lang w:val="en-GB" w:bidi="th-TH"/>
        </w:rPr>
        <w:t xml:space="preserve"> </w:t>
      </w:r>
      <w:r w:rsidRPr="0012708E">
        <w:rPr>
          <w:rFonts w:cs="Times New Roman"/>
          <w:szCs w:val="22"/>
          <w:lang w:val="en-GB"/>
        </w:rPr>
        <w:t>i</w:t>
      </w:r>
      <w:r w:rsidRPr="0012708E">
        <w:rPr>
          <w:rFonts w:cs="Times New Roman"/>
          <w:szCs w:val="22"/>
          <w:cs/>
          <w:lang w:val="en-GB" w:bidi="th-TH"/>
        </w:rPr>
        <w:t>.</w:t>
      </w:r>
      <w:r w:rsidRPr="0012708E">
        <w:rPr>
          <w:rFonts w:cs="Times New Roman"/>
          <w:szCs w:val="22"/>
          <w:lang w:val="en-GB"/>
        </w:rPr>
        <w:t>e</w:t>
      </w:r>
      <w:r w:rsidRPr="0012708E">
        <w:rPr>
          <w:rFonts w:cs="Times New Roman"/>
          <w:szCs w:val="22"/>
          <w:cs/>
          <w:lang w:val="en-GB" w:bidi="th-TH"/>
        </w:rPr>
        <w:t xml:space="preserve">. </w:t>
      </w:r>
      <w:r w:rsidRPr="0012708E">
        <w:rPr>
          <w:rFonts w:cs="Times New Roman"/>
          <w:szCs w:val="22"/>
          <w:lang w:val="en-GB"/>
        </w:rPr>
        <w:t>the fair value of the consideration given or received</w:t>
      </w:r>
      <w:r w:rsidRPr="0012708E">
        <w:rPr>
          <w:rFonts w:cs="Times New Roman"/>
          <w:szCs w:val="22"/>
          <w:cs/>
          <w:lang w:val="en-GB" w:bidi="th-TH"/>
        </w:rPr>
        <w:t xml:space="preserve">. </w:t>
      </w:r>
      <w:r w:rsidRPr="0012708E">
        <w:rPr>
          <w:rFonts w:cs="Times New Roman"/>
          <w:szCs w:val="22"/>
          <w:lang w:val="en-GB"/>
        </w:rPr>
        <w:t>If the Group determines that the fair value</w:t>
      </w:r>
      <w:r w:rsidR="00C379A6" w:rsidRPr="0012708E">
        <w:rPr>
          <w:rFonts w:cs="Times New Roman"/>
          <w:szCs w:val="22"/>
          <w:lang w:val="en-GB"/>
        </w:rPr>
        <w:t xml:space="preserve"> of a financial instrument</w:t>
      </w:r>
      <w:r w:rsidRPr="0012708E">
        <w:rPr>
          <w:rFonts w:cs="Times New Roman"/>
          <w:szCs w:val="22"/>
          <w:lang w:val="en-GB"/>
        </w:rPr>
        <w:t xml:space="preserve"> on initial recognition differs from the transaction price</w:t>
      </w:r>
      <w:r w:rsidR="001D4B88" w:rsidRPr="0012708E">
        <w:rPr>
          <w:rFonts w:cs="Times New Roman"/>
          <w:szCs w:val="22"/>
          <w:lang w:val="en-GB"/>
        </w:rPr>
        <w:t>,</w:t>
      </w:r>
      <w:r w:rsidRPr="0012708E">
        <w:rPr>
          <w:rFonts w:cs="Times New Roman"/>
          <w:szCs w:val="22"/>
          <w:lang w:val="en-GB"/>
        </w:rPr>
        <w:t xml:space="preserve"> the financial instrument is initially measured at fair value, adjusted </w:t>
      </w:r>
      <w:r w:rsidR="00E60F86" w:rsidRPr="0012708E">
        <w:rPr>
          <w:rFonts w:cs="Times New Roman"/>
          <w:szCs w:val="22"/>
          <w:lang w:val="en-GB"/>
        </w:rPr>
        <w:t>for the</w:t>
      </w:r>
      <w:r w:rsidRPr="0012708E">
        <w:rPr>
          <w:rFonts w:cs="Times New Roman"/>
          <w:szCs w:val="22"/>
          <w:lang w:val="en-GB"/>
        </w:rPr>
        <w:t xml:space="preserve"> difference between the fair value on initial recognition and the transaction price</w:t>
      </w:r>
      <w:r w:rsidR="00E60F86" w:rsidRPr="0012708E">
        <w:rPr>
          <w:rFonts w:cs="Times New Roman"/>
          <w:szCs w:val="22"/>
          <w:lang w:val="en-GB"/>
        </w:rPr>
        <w:t xml:space="preserve"> and the difference is recognised in profit loss immediately. However, for the fair value categorised as level 3, such difference is deferred and will be </w:t>
      </w:r>
      <w:r w:rsidRPr="0012708E">
        <w:rPr>
          <w:rFonts w:cs="Times New Roman"/>
          <w:szCs w:val="22"/>
          <w:lang w:val="en-GB"/>
        </w:rPr>
        <w:t>recognised in profit or loss on an appropriate basis over the life of</w:t>
      </w:r>
      <w:r w:rsidRPr="0012708E">
        <w:rPr>
          <w:rFonts w:cs="Times New Roman"/>
          <w:szCs w:val="22"/>
          <w:cs/>
          <w:lang w:val="en-GB" w:bidi="th-TH"/>
        </w:rPr>
        <w:t xml:space="preserve"> </w:t>
      </w:r>
      <w:r w:rsidRPr="0012708E">
        <w:rPr>
          <w:rFonts w:cs="Times New Roman"/>
          <w:szCs w:val="22"/>
          <w:lang w:val="en-GB"/>
        </w:rPr>
        <w:t xml:space="preserve">the </w:t>
      </w:r>
      <w:r w:rsidR="00E12755" w:rsidRPr="0012708E">
        <w:rPr>
          <w:rFonts w:cs="Times New Roman"/>
          <w:szCs w:val="22"/>
          <w:lang w:val="en-GB"/>
        </w:rPr>
        <w:t xml:space="preserve">financial </w:t>
      </w:r>
      <w:r w:rsidRPr="0012708E">
        <w:rPr>
          <w:rFonts w:cs="Times New Roman"/>
          <w:szCs w:val="22"/>
          <w:lang w:val="en-GB"/>
        </w:rPr>
        <w:t xml:space="preserve">instrument </w:t>
      </w:r>
      <w:r w:rsidR="00E60F86" w:rsidRPr="0012708E">
        <w:rPr>
          <w:rFonts w:cs="Times New Roman"/>
          <w:szCs w:val="22"/>
          <w:lang w:val="en-GB"/>
        </w:rPr>
        <w:t>or un</w:t>
      </w:r>
      <w:r w:rsidR="00426387" w:rsidRPr="0012708E">
        <w:rPr>
          <w:rFonts w:cs="Times New Roman"/>
          <w:szCs w:val="22"/>
          <w:lang w:val="en-GB"/>
        </w:rPr>
        <w:t>til</w:t>
      </w:r>
      <w:r w:rsidR="00E60F86" w:rsidRPr="0012708E">
        <w:rPr>
          <w:rFonts w:cs="Times New Roman"/>
          <w:szCs w:val="22"/>
          <w:lang w:val="en-GB"/>
        </w:rPr>
        <w:t xml:space="preserve"> the fair value level is transferred </w:t>
      </w:r>
      <w:r w:rsidRPr="0012708E">
        <w:rPr>
          <w:rFonts w:cs="Times New Roman"/>
          <w:szCs w:val="22"/>
          <w:lang w:val="en-GB"/>
        </w:rPr>
        <w:t>or the transaction is closed out</w:t>
      </w:r>
      <w:r w:rsidRPr="0012708E">
        <w:rPr>
          <w:rFonts w:cs="Times New Roman"/>
          <w:szCs w:val="22"/>
          <w:cs/>
          <w:lang w:val="en-GB" w:bidi="th-TH"/>
        </w:rPr>
        <w:t xml:space="preserve">. </w:t>
      </w:r>
      <w:r w:rsidR="00C31A7B">
        <w:rPr>
          <w:rFonts w:cs="Times New Roman"/>
          <w:b/>
          <w:bCs/>
          <w:i/>
          <w:iCs/>
          <w:szCs w:val="22"/>
          <w:lang w:bidi="th-TH"/>
        </w:rPr>
        <w:br w:type="page"/>
      </w:r>
    </w:p>
    <w:p w14:paraId="21BA041D" w14:textId="1230CB5D" w:rsidR="003C1CA9" w:rsidRPr="0012708E" w:rsidRDefault="003C1CA9" w:rsidP="003C1CA9">
      <w:pPr>
        <w:pStyle w:val="BodyText"/>
        <w:spacing w:after="0" w:line="240" w:lineRule="atLeast"/>
        <w:ind w:left="540" w:hanging="540"/>
        <w:jc w:val="both"/>
        <w:rPr>
          <w:rFonts w:cs="Times New Roman"/>
          <w:b/>
          <w:bCs/>
          <w:i/>
          <w:iCs/>
          <w:szCs w:val="22"/>
          <w:lang w:val="en-GB" w:bidi="th-TH"/>
        </w:rPr>
      </w:pPr>
      <w:r w:rsidRPr="0012708E">
        <w:rPr>
          <w:rFonts w:cs="Times New Roman"/>
          <w:b/>
          <w:bCs/>
          <w:i/>
          <w:iCs/>
          <w:szCs w:val="22"/>
          <w:lang w:val="en-GB" w:bidi="th-TH"/>
        </w:rPr>
        <w:t>(</w:t>
      </w:r>
      <w:r w:rsidR="00D83495">
        <w:rPr>
          <w:rFonts w:cs="Times New Roman"/>
          <w:b/>
          <w:bCs/>
          <w:i/>
          <w:iCs/>
          <w:szCs w:val="22"/>
          <w:lang w:val="en-GB" w:bidi="th-TH"/>
        </w:rPr>
        <w:t>o</w:t>
      </w:r>
      <w:r w:rsidRPr="0012708E">
        <w:rPr>
          <w:rFonts w:cs="Times New Roman"/>
          <w:b/>
          <w:bCs/>
          <w:i/>
          <w:iCs/>
          <w:szCs w:val="22"/>
          <w:lang w:val="en-GB" w:bidi="th-TH"/>
        </w:rPr>
        <w:t>)</w:t>
      </w:r>
      <w:r w:rsidRPr="0012708E">
        <w:rPr>
          <w:rFonts w:cs="Times New Roman"/>
          <w:b/>
          <w:bCs/>
          <w:i/>
          <w:iCs/>
          <w:szCs w:val="22"/>
          <w:lang w:val="en-GB" w:bidi="th-TH"/>
        </w:rPr>
        <w:tab/>
        <w:t>Interest</w:t>
      </w:r>
    </w:p>
    <w:p w14:paraId="783C99C8" w14:textId="77777777" w:rsidR="003C1CA9" w:rsidRPr="0012708E" w:rsidRDefault="003C1CA9" w:rsidP="003C1CA9">
      <w:pPr>
        <w:spacing w:line="240" w:lineRule="atLeast"/>
        <w:ind w:left="547" w:right="-58"/>
        <w:jc w:val="both"/>
        <w:rPr>
          <w:rFonts w:cs="Times New Roman"/>
          <w:szCs w:val="22"/>
        </w:rPr>
      </w:pPr>
    </w:p>
    <w:p w14:paraId="47E49846" w14:textId="07951135" w:rsidR="003C1CA9" w:rsidRPr="0012708E" w:rsidRDefault="00365496" w:rsidP="003C1CA9">
      <w:pPr>
        <w:spacing w:line="240" w:lineRule="atLeast"/>
        <w:ind w:left="547" w:right="-58"/>
        <w:jc w:val="both"/>
        <w:rPr>
          <w:rFonts w:cs="Times New Roman"/>
          <w:i/>
          <w:iCs/>
          <w:szCs w:val="22"/>
        </w:rPr>
      </w:pPr>
      <w:r w:rsidRPr="0012708E">
        <w:rPr>
          <w:rFonts w:cs="Times New Roman"/>
          <w:i/>
          <w:iCs/>
          <w:szCs w:val="22"/>
        </w:rPr>
        <w:t>Effective</w:t>
      </w:r>
      <w:r w:rsidR="003C1CA9" w:rsidRPr="0012708E">
        <w:rPr>
          <w:rFonts w:cs="Times New Roman"/>
          <w:i/>
          <w:iCs/>
          <w:szCs w:val="22"/>
        </w:rPr>
        <w:t xml:space="preserve"> interest rate</w:t>
      </w:r>
    </w:p>
    <w:p w14:paraId="27B290C5" w14:textId="77777777" w:rsidR="003C1CA9" w:rsidRPr="0012708E" w:rsidRDefault="003C1CA9" w:rsidP="003C1CA9">
      <w:pPr>
        <w:spacing w:line="240" w:lineRule="atLeast"/>
        <w:ind w:left="547" w:right="-58"/>
        <w:jc w:val="both"/>
        <w:rPr>
          <w:rFonts w:cs="Times New Roman"/>
          <w:i/>
          <w:iCs/>
          <w:szCs w:val="22"/>
        </w:rPr>
      </w:pPr>
    </w:p>
    <w:p w14:paraId="0239F0AB" w14:textId="18F7EF25" w:rsidR="0036136F" w:rsidRPr="0012708E" w:rsidRDefault="0036136F" w:rsidP="0036136F">
      <w:pPr>
        <w:spacing w:line="240" w:lineRule="atLeast"/>
        <w:ind w:left="540"/>
        <w:jc w:val="both"/>
        <w:rPr>
          <w:rFonts w:cs="Times New Roman"/>
          <w:lang w:val="en-US"/>
        </w:rPr>
      </w:pPr>
      <w:r w:rsidRPr="0012708E">
        <w:rPr>
          <w:rFonts w:cs="Times New Roman"/>
        </w:rPr>
        <w:t>Interest income and interest expense are recognised in profit or loss using the effective interest method. The effective interest rate is the rate that exactly discounts estimated future cash payments or receipts through the expected life of the financial instrument to</w:t>
      </w:r>
      <w:r w:rsidRPr="0012708E">
        <w:rPr>
          <w:rFonts w:cs="Times New Roman"/>
          <w:rtl/>
          <w:cs/>
        </w:rPr>
        <w:t xml:space="preserve"> </w:t>
      </w:r>
      <w:r w:rsidRPr="0012708E">
        <w:rPr>
          <w:rFonts w:cs="Times New Roman"/>
        </w:rPr>
        <w:t>the gross carrying amount of the financial asset or the amortised cost of the financial liability.</w:t>
      </w:r>
    </w:p>
    <w:p w14:paraId="057833FB" w14:textId="77777777" w:rsidR="00091BE2" w:rsidRDefault="00091BE2" w:rsidP="0036136F">
      <w:pPr>
        <w:spacing w:line="240" w:lineRule="atLeast"/>
        <w:ind w:left="547" w:right="-58"/>
        <w:jc w:val="both"/>
        <w:rPr>
          <w:rFonts w:cs="Times New Roman"/>
        </w:rPr>
      </w:pPr>
    </w:p>
    <w:p w14:paraId="27172631" w14:textId="6131804E" w:rsidR="0036136F" w:rsidRPr="0012708E" w:rsidRDefault="0036136F" w:rsidP="0036136F">
      <w:pPr>
        <w:spacing w:line="240" w:lineRule="atLeast"/>
        <w:ind w:left="547" w:right="-58"/>
        <w:jc w:val="both"/>
        <w:rPr>
          <w:rFonts w:cs="Times New Roman"/>
          <w:szCs w:val="22"/>
        </w:rPr>
      </w:pPr>
      <w:r w:rsidRPr="0012708E">
        <w:rPr>
          <w:rFonts w:cs="Times New Roman"/>
        </w:rPr>
        <w:t xml:space="preserve">When calculating the effective interest rate for financial instruments other than purchased or originated credit-impaired assets, the </w:t>
      </w:r>
      <w:r w:rsidR="00E60F86" w:rsidRPr="0012708E">
        <w:rPr>
          <w:rFonts w:cs="Times New Roman"/>
        </w:rPr>
        <w:t>Group</w:t>
      </w:r>
      <w:r w:rsidRPr="0012708E">
        <w:rPr>
          <w:rFonts w:cs="Times New Roman"/>
        </w:rPr>
        <w:t xml:space="preserve"> estimates future cash flows considering all contractual terms of the financial instrument, but not allowance for </w:t>
      </w:r>
      <w:r w:rsidR="00091BE2">
        <w:rPr>
          <w:rFonts w:cs="Times New Roman"/>
          <w:szCs w:val="22"/>
        </w:rPr>
        <w:t>ECL</w:t>
      </w:r>
      <w:r w:rsidRPr="0012708E">
        <w:rPr>
          <w:rFonts w:cs="Times New Roman"/>
        </w:rPr>
        <w:t>.</w:t>
      </w:r>
    </w:p>
    <w:p w14:paraId="62AA2DD5" w14:textId="77777777" w:rsidR="002B4FBD" w:rsidRDefault="002B4FBD" w:rsidP="003C1CA9">
      <w:pPr>
        <w:spacing w:line="240" w:lineRule="atLeast"/>
        <w:ind w:left="547" w:right="-58"/>
        <w:jc w:val="both"/>
        <w:rPr>
          <w:rFonts w:cs="Times New Roman"/>
          <w:szCs w:val="22"/>
        </w:rPr>
      </w:pPr>
    </w:p>
    <w:p w14:paraId="306D3401" w14:textId="232878AC" w:rsidR="003C1CA9" w:rsidRPr="0012708E" w:rsidRDefault="003C1CA9" w:rsidP="003C1CA9">
      <w:pPr>
        <w:spacing w:line="240" w:lineRule="atLeast"/>
        <w:ind w:left="547" w:right="-58"/>
        <w:jc w:val="both"/>
        <w:rPr>
          <w:rFonts w:cs="Times New Roman"/>
          <w:szCs w:val="22"/>
        </w:rPr>
      </w:pPr>
      <w:r w:rsidRPr="0012708E">
        <w:rPr>
          <w:rFonts w:cs="Times New Roman"/>
          <w:szCs w:val="22"/>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p w14:paraId="6870DC68" w14:textId="77777777" w:rsidR="003C1CA9" w:rsidRPr="0012708E" w:rsidRDefault="003C1CA9" w:rsidP="003C1CA9">
      <w:pPr>
        <w:spacing w:line="200" w:lineRule="exact"/>
        <w:ind w:left="547" w:right="-58"/>
        <w:jc w:val="both"/>
        <w:rPr>
          <w:rFonts w:cs="Times New Roman"/>
          <w:szCs w:val="22"/>
        </w:rPr>
      </w:pPr>
    </w:p>
    <w:p w14:paraId="1CF23A03" w14:textId="76A2C64E" w:rsidR="0036136F" w:rsidRPr="0012708E" w:rsidRDefault="003C1CA9" w:rsidP="003C1CA9">
      <w:pPr>
        <w:spacing w:line="240" w:lineRule="atLeast"/>
        <w:ind w:left="547" w:right="-58"/>
        <w:jc w:val="both"/>
        <w:rPr>
          <w:rFonts w:cs="Times New Roman"/>
          <w:szCs w:val="22"/>
        </w:rPr>
      </w:pPr>
      <w:r w:rsidRPr="0012708E">
        <w:rPr>
          <w:rFonts w:cs="Times New Roman"/>
          <w:szCs w:val="22"/>
        </w:rPr>
        <w:t xml:space="preserve">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allowance for </w:t>
      </w:r>
      <w:r w:rsidR="00091BE2">
        <w:rPr>
          <w:rFonts w:cs="Times New Roman"/>
          <w:szCs w:val="22"/>
        </w:rPr>
        <w:t>ECL</w:t>
      </w:r>
      <w:r w:rsidRPr="0012708E">
        <w:rPr>
          <w:rFonts w:cs="Times New Roman"/>
          <w:szCs w:val="22"/>
        </w:rPr>
        <w:t xml:space="preserve">. </w:t>
      </w:r>
    </w:p>
    <w:p w14:paraId="3815FE45" w14:textId="77777777" w:rsidR="0036136F" w:rsidRPr="0012708E" w:rsidRDefault="0036136F" w:rsidP="003C1CA9">
      <w:pPr>
        <w:spacing w:line="240" w:lineRule="atLeast"/>
        <w:ind w:left="547" w:right="-58"/>
        <w:jc w:val="both"/>
        <w:rPr>
          <w:rFonts w:cs="Times New Roman"/>
          <w:szCs w:val="22"/>
        </w:rPr>
      </w:pPr>
    </w:p>
    <w:p w14:paraId="4CC47E03" w14:textId="5D9E9240" w:rsidR="003C1CA9" w:rsidRPr="0012708E" w:rsidRDefault="003C1CA9" w:rsidP="003C1CA9">
      <w:pPr>
        <w:spacing w:line="240" w:lineRule="atLeast"/>
        <w:ind w:left="547" w:right="-58"/>
        <w:jc w:val="both"/>
        <w:rPr>
          <w:rFonts w:cs="Times New Roman"/>
          <w:szCs w:val="22"/>
        </w:rPr>
      </w:pPr>
      <w:r w:rsidRPr="0012708E">
        <w:rPr>
          <w:rFonts w:cs="Times New Roman"/>
          <w:szCs w:val="22"/>
        </w:rPr>
        <w:t xml:space="preserve">The gross carrying amount of a financial asset is the amortised cost of a financial asset before adjusting for any allowance for </w:t>
      </w:r>
      <w:r w:rsidR="00091BE2">
        <w:rPr>
          <w:rFonts w:cs="Times New Roman"/>
          <w:szCs w:val="22"/>
        </w:rPr>
        <w:t>ECL</w:t>
      </w:r>
      <w:r w:rsidRPr="0012708E">
        <w:rPr>
          <w:rFonts w:cs="Times New Roman"/>
          <w:szCs w:val="22"/>
        </w:rPr>
        <w:t>.</w:t>
      </w:r>
    </w:p>
    <w:p w14:paraId="3951D64D" w14:textId="77777777" w:rsidR="00216FC1" w:rsidRDefault="00216FC1" w:rsidP="006342D9">
      <w:pPr>
        <w:spacing w:line="240" w:lineRule="atLeast"/>
        <w:ind w:left="547" w:right="-58"/>
        <w:jc w:val="both"/>
        <w:rPr>
          <w:rFonts w:cs="Times New Roman"/>
          <w:i/>
          <w:iCs/>
          <w:szCs w:val="22"/>
        </w:rPr>
      </w:pPr>
    </w:p>
    <w:p w14:paraId="4285BB87" w14:textId="75A866D2" w:rsidR="003C1CA9" w:rsidRPr="0012708E" w:rsidRDefault="003C1CA9" w:rsidP="006342D9">
      <w:pPr>
        <w:spacing w:line="240" w:lineRule="atLeast"/>
        <w:ind w:left="547" w:right="-58"/>
        <w:jc w:val="both"/>
        <w:rPr>
          <w:rFonts w:cs="Times New Roman"/>
          <w:i/>
          <w:iCs/>
          <w:szCs w:val="22"/>
        </w:rPr>
      </w:pPr>
      <w:r w:rsidRPr="0012708E">
        <w:rPr>
          <w:rFonts w:cs="Times New Roman"/>
          <w:i/>
          <w:iCs/>
          <w:szCs w:val="22"/>
        </w:rPr>
        <w:t>Calculation of interest income and interest expense</w:t>
      </w:r>
    </w:p>
    <w:p w14:paraId="1F780AC7" w14:textId="77777777" w:rsidR="003C1CA9" w:rsidRPr="0012708E" w:rsidRDefault="003C1CA9" w:rsidP="003C1CA9">
      <w:pPr>
        <w:spacing w:line="200" w:lineRule="exact"/>
        <w:ind w:left="547" w:right="-58"/>
        <w:jc w:val="both"/>
        <w:rPr>
          <w:rFonts w:cs="Times New Roman"/>
          <w:szCs w:val="22"/>
        </w:rPr>
      </w:pPr>
    </w:p>
    <w:p w14:paraId="19ECCE28" w14:textId="775AD0D6" w:rsidR="003C1CA9" w:rsidRPr="0012708E" w:rsidRDefault="003C1CA9" w:rsidP="00605552">
      <w:pPr>
        <w:spacing w:line="240" w:lineRule="atLeast"/>
        <w:ind w:left="540" w:right="-58"/>
        <w:jc w:val="both"/>
        <w:rPr>
          <w:rFonts w:cs="Times New Roman"/>
          <w:szCs w:val="22"/>
        </w:rPr>
      </w:pPr>
      <w:r w:rsidRPr="0012708E">
        <w:rPr>
          <w:rFonts w:cs="Times New Roman"/>
          <w:szCs w:val="22"/>
        </w:rPr>
        <w:t>The effective interest rate of a financial asset or</w:t>
      </w:r>
      <w:r w:rsidR="007D1FFB" w:rsidRPr="0012708E">
        <w:rPr>
          <w:rFonts w:cs="Times New Roman"/>
          <w:szCs w:val="22"/>
        </w:rPr>
        <w:t xml:space="preserve"> a</w:t>
      </w:r>
      <w:r w:rsidRPr="0012708E">
        <w:rPr>
          <w:rFonts w:cs="Times New Roman"/>
          <w:szCs w:val="22"/>
        </w:rPr>
        <w:t xml:space="preserve"> financial liability is calculated on initial recognition of </w:t>
      </w:r>
      <w:r w:rsidR="007D1FFB" w:rsidRPr="0012708E">
        <w:rPr>
          <w:rFonts w:cs="Times New Roman"/>
          <w:szCs w:val="22"/>
        </w:rPr>
        <w:t xml:space="preserve">a </w:t>
      </w:r>
      <w:r w:rsidRPr="0012708E">
        <w:rPr>
          <w:rFonts w:cs="Times New Roman"/>
          <w:szCs w:val="22"/>
        </w:rPr>
        <w:t>financial asset or a financial liability.</w:t>
      </w:r>
      <w:r w:rsidR="007D1FFB" w:rsidRPr="0012708E">
        <w:rPr>
          <w:rFonts w:cs="Times New Roman"/>
          <w:szCs w:val="22"/>
        </w:rPr>
        <w:t xml:space="preserve"> </w:t>
      </w:r>
      <w:r w:rsidRPr="0012708E">
        <w:rPr>
          <w:rFonts w:cs="Times New Roman"/>
          <w:szCs w:val="22"/>
        </w:rPr>
        <w:t>In calculating interest income and interest expense, the effective interest rate is applied to the gross carrying amount of the asset (when the asset is not credit-impaired) or to the amortised cost of the liability.</w:t>
      </w:r>
      <w:r w:rsidR="007D1FFB" w:rsidRPr="0012708E">
        <w:rPr>
          <w:rFonts w:cs="Times New Roman"/>
          <w:szCs w:val="22"/>
        </w:rPr>
        <w:t xml:space="preserve"> </w:t>
      </w:r>
      <w:r w:rsidRPr="0012708E">
        <w:rPr>
          <w:rFonts w:cs="Times New Roman"/>
          <w:szCs w:val="22"/>
        </w:rPr>
        <w:t>The effective interest rate is rev</w:t>
      </w:r>
      <w:r w:rsidR="00F75115" w:rsidRPr="0012708E">
        <w:rPr>
          <w:rFonts w:cs="Times New Roman"/>
          <w:szCs w:val="22"/>
        </w:rPr>
        <w:t>ised</w:t>
      </w:r>
      <w:r w:rsidRPr="0012708E">
        <w:rPr>
          <w:rFonts w:cs="Times New Roman"/>
          <w:szCs w:val="22"/>
        </w:rPr>
        <w:t xml:space="preserve"> as a result of periodic </w:t>
      </w:r>
      <w:r w:rsidR="007D1FFB" w:rsidRPr="0012708E">
        <w:rPr>
          <w:rFonts w:cs="Times New Roman"/>
          <w:szCs w:val="22"/>
        </w:rPr>
        <w:br/>
      </w:r>
      <w:r w:rsidRPr="0012708E">
        <w:rPr>
          <w:rFonts w:cs="Times New Roman"/>
          <w:szCs w:val="22"/>
        </w:rPr>
        <w:t>re-estimation of cash flows of floating rate instrument to reflect movements in market rates of interest.</w:t>
      </w:r>
    </w:p>
    <w:p w14:paraId="4C648F85" w14:textId="77777777" w:rsidR="0023667D" w:rsidRDefault="0023667D" w:rsidP="00053838">
      <w:pPr>
        <w:shd w:val="clear" w:color="auto" w:fill="FFFFFF"/>
        <w:ind w:left="547"/>
        <w:jc w:val="both"/>
        <w:rPr>
          <w:rFonts w:cs="Times New Roman"/>
          <w:szCs w:val="22"/>
        </w:rPr>
      </w:pPr>
    </w:p>
    <w:p w14:paraId="078D6C08" w14:textId="30BA6F95" w:rsidR="00C02039" w:rsidRDefault="003C1CA9" w:rsidP="00053838">
      <w:pPr>
        <w:shd w:val="clear" w:color="auto" w:fill="FFFFFF"/>
        <w:ind w:left="547"/>
        <w:jc w:val="both"/>
        <w:rPr>
          <w:rFonts w:cs="Times New Roman"/>
          <w:szCs w:val="22"/>
        </w:rPr>
      </w:pPr>
      <w:r w:rsidRPr="0012708E">
        <w:rPr>
          <w:rFonts w:cs="Times New Roman"/>
          <w:szCs w:val="22"/>
        </w:rPr>
        <w:t>However, for financial assets that are not purchased or originated credit-impaired financial assets but subsequently have become credit-impaired financial assets, interest income is calculated by applying the effective interest rate to the amortised cost of the financial asset. If the asset is no longer credit-impaired, then the calculation of interest income reverts to the gross basis of assets.</w:t>
      </w:r>
    </w:p>
    <w:p w14:paraId="2545C59B" w14:textId="62780346" w:rsidR="001F3102" w:rsidRDefault="001F3102" w:rsidP="00F34CC9">
      <w:pPr>
        <w:shd w:val="clear" w:color="auto" w:fill="FFFFFF"/>
        <w:ind w:left="547"/>
        <w:jc w:val="both"/>
        <w:rPr>
          <w:rFonts w:cs="Times New Roman"/>
          <w:szCs w:val="22"/>
        </w:rPr>
      </w:pPr>
    </w:p>
    <w:p w14:paraId="12A5C90F" w14:textId="23729406" w:rsidR="0061423C" w:rsidRPr="0093239C" w:rsidRDefault="003C1CA9" w:rsidP="001F3102">
      <w:pPr>
        <w:rPr>
          <w:rFonts w:cs="Times New Roman"/>
          <w:bCs/>
          <w:iCs/>
          <w:szCs w:val="24"/>
        </w:rPr>
      </w:pPr>
      <w:r w:rsidRPr="0093239C">
        <w:rPr>
          <w:rFonts w:cs="Times New Roman"/>
          <w:b/>
          <w:bCs/>
          <w:i/>
          <w:iCs/>
          <w:szCs w:val="22"/>
        </w:rPr>
        <w:t>(</w:t>
      </w:r>
      <w:r w:rsidR="00D83495">
        <w:rPr>
          <w:b/>
          <w:bCs/>
          <w:i/>
          <w:iCs/>
          <w:szCs w:val="28"/>
          <w:lang w:val="en-US" w:bidi="th-TH"/>
        </w:rPr>
        <w:t>p</w:t>
      </w:r>
      <w:r w:rsidRPr="0093239C">
        <w:rPr>
          <w:rFonts w:cs="Times New Roman"/>
          <w:b/>
          <w:bCs/>
          <w:i/>
          <w:iCs/>
          <w:szCs w:val="22"/>
        </w:rPr>
        <w:t>)</w:t>
      </w:r>
      <w:r w:rsidRPr="0093239C">
        <w:rPr>
          <w:rFonts w:cs="Times New Roman"/>
          <w:b/>
          <w:bCs/>
          <w:i/>
          <w:iCs/>
          <w:szCs w:val="22"/>
        </w:rPr>
        <w:tab/>
      </w:r>
      <w:r w:rsidR="0061423C" w:rsidRPr="008D2489">
        <w:rPr>
          <w:rFonts w:cs="Times New Roman"/>
          <w:b/>
          <w:bCs/>
          <w:i/>
          <w:iCs/>
          <w:szCs w:val="22"/>
        </w:rPr>
        <w:t>Revenue</w:t>
      </w:r>
      <w:r w:rsidR="001C7F0C" w:rsidRPr="008D2489">
        <w:rPr>
          <w:rFonts w:cs="Times New Roman"/>
          <w:b/>
          <w:bCs/>
          <w:i/>
          <w:iCs/>
          <w:szCs w:val="22"/>
        </w:rPr>
        <w:t xml:space="preserve"> from </w:t>
      </w:r>
      <w:r w:rsidR="00486BFC" w:rsidRPr="008D2489">
        <w:rPr>
          <w:rFonts w:cs="Times New Roman"/>
          <w:b/>
          <w:bCs/>
          <w:i/>
          <w:iCs/>
          <w:szCs w:val="22"/>
        </w:rPr>
        <w:t>contract</w:t>
      </w:r>
      <w:r w:rsidR="008F1108" w:rsidRPr="008D2489">
        <w:rPr>
          <w:rFonts w:cs="Times New Roman"/>
          <w:b/>
          <w:bCs/>
          <w:i/>
          <w:iCs/>
          <w:szCs w:val="22"/>
        </w:rPr>
        <w:t>s</w:t>
      </w:r>
      <w:r w:rsidR="00486BFC" w:rsidRPr="008D2489">
        <w:rPr>
          <w:rFonts w:cs="Times New Roman"/>
          <w:b/>
          <w:bCs/>
          <w:i/>
          <w:iCs/>
          <w:szCs w:val="22"/>
        </w:rPr>
        <w:t xml:space="preserve"> with customers</w:t>
      </w:r>
    </w:p>
    <w:p w14:paraId="648584B2" w14:textId="77777777" w:rsidR="00486BFC" w:rsidRPr="0093239C" w:rsidRDefault="00486BFC" w:rsidP="00766701">
      <w:pPr>
        <w:ind w:left="540"/>
        <w:jc w:val="both"/>
        <w:rPr>
          <w:rFonts w:cs="Times New Roman"/>
          <w:sz w:val="20"/>
        </w:rPr>
      </w:pPr>
    </w:p>
    <w:p w14:paraId="7D1EF406" w14:textId="736317D1" w:rsidR="0061423C" w:rsidRPr="0012708E" w:rsidRDefault="00486BFC" w:rsidP="00766701">
      <w:pPr>
        <w:ind w:left="540"/>
        <w:jc w:val="both"/>
        <w:rPr>
          <w:rFonts w:cs="Times New Roman"/>
          <w:i/>
          <w:iCs/>
          <w:szCs w:val="22"/>
        </w:rPr>
      </w:pPr>
      <w:r>
        <w:rPr>
          <w:rFonts w:cs="Times New Roman"/>
          <w:i/>
          <w:iCs/>
          <w:szCs w:val="22"/>
        </w:rPr>
        <w:t>Revenue recognition</w:t>
      </w:r>
    </w:p>
    <w:p w14:paraId="2784977F" w14:textId="77777777" w:rsidR="0061423C" w:rsidRPr="0093239C" w:rsidRDefault="0061423C" w:rsidP="00766701">
      <w:pPr>
        <w:shd w:val="clear" w:color="auto" w:fill="FFFFFF"/>
        <w:ind w:left="547"/>
        <w:jc w:val="both"/>
        <w:rPr>
          <w:rFonts w:cs="Times New Roman"/>
          <w:sz w:val="20"/>
        </w:rPr>
      </w:pPr>
    </w:p>
    <w:p w14:paraId="24B4ACCB" w14:textId="782E078D" w:rsidR="0061423C" w:rsidRPr="0012708E" w:rsidRDefault="00486BFC" w:rsidP="00766701">
      <w:pPr>
        <w:ind w:left="540"/>
        <w:jc w:val="both"/>
        <w:rPr>
          <w:rFonts w:cs="Times New Roman"/>
          <w:szCs w:val="22"/>
        </w:rPr>
      </w:pPr>
      <w:bookmarkStart w:id="0" w:name="_Hlk18670952"/>
      <w:r>
        <w:rPr>
          <w:rFonts w:cs="Times New Roman"/>
          <w:szCs w:val="22"/>
          <w:lang w:bidi="th-TH"/>
        </w:rPr>
        <w:t>Revenue</w:t>
      </w:r>
      <w:r w:rsidR="00EC120A" w:rsidRPr="0012708E">
        <w:rPr>
          <w:rFonts w:cs="Times New Roman"/>
          <w:szCs w:val="22"/>
          <w:lang w:bidi="th-TH"/>
        </w:rPr>
        <w:t xml:space="preserve"> </w:t>
      </w:r>
      <w:r w:rsidR="00A518F7">
        <w:rPr>
          <w:rFonts w:cs="Times New Roman"/>
          <w:szCs w:val="22"/>
          <w:lang w:bidi="th-TH"/>
        </w:rPr>
        <w:t>is</w:t>
      </w:r>
      <w:r w:rsidR="00EC120A" w:rsidRPr="0012708E">
        <w:rPr>
          <w:rFonts w:cs="Times New Roman"/>
          <w:szCs w:val="22"/>
          <w:lang w:bidi="th-TH"/>
        </w:rPr>
        <w:t xml:space="preserve"> recognised when a customer </w:t>
      </w:r>
      <w:r w:rsidR="00F75115" w:rsidRPr="0012708E">
        <w:rPr>
          <w:rFonts w:cs="Times New Roman"/>
          <w:szCs w:val="22"/>
          <w:lang w:bidi="th-TH"/>
        </w:rPr>
        <w:t>obtains</w:t>
      </w:r>
      <w:r w:rsidR="00EC120A" w:rsidRPr="0012708E">
        <w:rPr>
          <w:rFonts w:cs="Times New Roman"/>
          <w:szCs w:val="22"/>
          <w:lang w:bidi="th-TH"/>
        </w:rPr>
        <w:t xml:space="preserve"> control of the service in </w:t>
      </w:r>
      <w:r w:rsidR="00A7616C" w:rsidRPr="0012708E">
        <w:rPr>
          <w:rFonts w:cs="Times New Roman"/>
          <w:szCs w:val="22"/>
          <w:lang w:bidi="th-TH"/>
        </w:rPr>
        <w:t>a</w:t>
      </w:r>
      <w:r w:rsidR="00EC120A" w:rsidRPr="0012708E">
        <w:rPr>
          <w:rFonts w:cs="Times New Roman"/>
          <w:szCs w:val="22"/>
          <w:lang w:bidi="th-TH"/>
        </w:rPr>
        <w:t xml:space="preserve">n amount that reflects the consideration to which the </w:t>
      </w:r>
      <w:r w:rsidR="00E6015B" w:rsidRPr="0012708E">
        <w:rPr>
          <w:rFonts w:cs="Times New Roman"/>
          <w:szCs w:val="22"/>
          <w:lang w:bidi="th-TH"/>
        </w:rPr>
        <w:t>Group</w:t>
      </w:r>
      <w:r w:rsidR="00EC120A" w:rsidRPr="0012708E">
        <w:rPr>
          <w:rFonts w:cs="Times New Roman"/>
          <w:szCs w:val="22"/>
          <w:lang w:bidi="th-TH"/>
        </w:rPr>
        <w:t xml:space="preserve"> expects to be entitled, excluding those amounts collected on behalf of third parties and value added tax. Judgment is required in determining the timing of the transfer of control for revenue recognition</w:t>
      </w:r>
      <w:r w:rsidR="007F6DA0" w:rsidRPr="0012708E">
        <w:rPr>
          <w:rFonts w:cs="Times New Roman"/>
          <w:szCs w:val="22"/>
          <w:lang w:bidi="th-TH"/>
        </w:rPr>
        <w:t xml:space="preserve"> </w:t>
      </w:r>
      <w:r w:rsidR="00EC120A" w:rsidRPr="0012708E">
        <w:rPr>
          <w:rFonts w:cs="Times New Roman"/>
          <w:szCs w:val="22"/>
          <w:lang w:bidi="th-TH"/>
        </w:rPr>
        <w:t xml:space="preserve">at a point in time </w:t>
      </w:r>
      <w:r w:rsidR="007F6DA0" w:rsidRPr="0012708E">
        <w:rPr>
          <w:rFonts w:cs="Times New Roman"/>
          <w:szCs w:val="22"/>
          <w:lang w:bidi="th-TH"/>
        </w:rPr>
        <w:t xml:space="preserve">or over time. </w:t>
      </w:r>
      <w:bookmarkStart w:id="1" w:name="_Hlk20762613"/>
      <w:bookmarkEnd w:id="0"/>
      <w:r w:rsidR="0061423C" w:rsidRPr="0012708E">
        <w:rPr>
          <w:rFonts w:cs="Times New Roman"/>
          <w:szCs w:val="22"/>
          <w:lang w:bidi="th-TH"/>
        </w:rPr>
        <w:t>The related costs are recognised in profit or loss when they are incurred.</w:t>
      </w:r>
    </w:p>
    <w:bookmarkEnd w:id="1"/>
    <w:p w14:paraId="5B358752" w14:textId="063E1B5C" w:rsidR="00362728" w:rsidRPr="0093239C" w:rsidRDefault="00362728" w:rsidP="00F34CC9">
      <w:pPr>
        <w:shd w:val="clear" w:color="auto" w:fill="FFFFFF"/>
        <w:ind w:left="547"/>
        <w:jc w:val="both"/>
        <w:rPr>
          <w:rFonts w:cs="Times New Roman"/>
          <w:i/>
          <w:iCs/>
          <w:sz w:val="20"/>
        </w:rPr>
      </w:pPr>
    </w:p>
    <w:p w14:paraId="1D2CB325" w14:textId="77777777" w:rsidR="004A6A39" w:rsidRDefault="004A6A39">
      <w:pPr>
        <w:rPr>
          <w:rFonts w:cs="Times New Roman"/>
          <w:i/>
          <w:iCs/>
          <w:szCs w:val="22"/>
        </w:rPr>
      </w:pPr>
      <w:r>
        <w:rPr>
          <w:rFonts w:cs="Times New Roman"/>
          <w:i/>
          <w:iCs/>
          <w:szCs w:val="22"/>
        </w:rPr>
        <w:br w:type="page"/>
      </w:r>
    </w:p>
    <w:p w14:paraId="6C5E26C7" w14:textId="63B12030" w:rsidR="0061423C" w:rsidRPr="0012708E" w:rsidRDefault="0023667D" w:rsidP="00766701">
      <w:pPr>
        <w:ind w:left="540"/>
        <w:jc w:val="both"/>
        <w:rPr>
          <w:rFonts w:cs="Times New Roman"/>
          <w:i/>
          <w:iCs/>
          <w:szCs w:val="22"/>
        </w:rPr>
      </w:pPr>
      <w:r>
        <w:rPr>
          <w:rFonts w:cs="Times New Roman"/>
          <w:i/>
          <w:iCs/>
          <w:szCs w:val="22"/>
        </w:rPr>
        <w:t xml:space="preserve">Commission </w:t>
      </w:r>
      <w:r w:rsidR="00F06A29">
        <w:rPr>
          <w:rFonts w:cs="Times New Roman"/>
          <w:i/>
          <w:iCs/>
          <w:szCs w:val="22"/>
        </w:rPr>
        <w:t>income</w:t>
      </w:r>
    </w:p>
    <w:p w14:paraId="730290AF" w14:textId="77777777" w:rsidR="0061423C" w:rsidRPr="0093239C" w:rsidRDefault="0061423C" w:rsidP="00766701">
      <w:pPr>
        <w:ind w:left="540"/>
        <w:jc w:val="both"/>
        <w:rPr>
          <w:rFonts w:cs="Times New Roman"/>
          <w:sz w:val="20"/>
        </w:rPr>
      </w:pPr>
    </w:p>
    <w:p w14:paraId="44757519" w14:textId="078194F4" w:rsidR="0061423C" w:rsidRDefault="0061423C" w:rsidP="0093239C">
      <w:pPr>
        <w:pStyle w:val="BodyText"/>
        <w:spacing w:after="0"/>
        <w:ind w:left="540"/>
        <w:jc w:val="thaiDistribute"/>
        <w:rPr>
          <w:rFonts w:cs="Times New Roman"/>
          <w:szCs w:val="22"/>
          <w:lang w:val="en-GB"/>
        </w:rPr>
      </w:pPr>
      <w:r w:rsidRPr="0012708E">
        <w:rPr>
          <w:rFonts w:cs="Times New Roman"/>
          <w:szCs w:val="22"/>
          <w:lang w:val="en-GB" w:bidi="th-TH"/>
        </w:rPr>
        <w:t xml:space="preserve">For the contracts that </w:t>
      </w:r>
      <w:r w:rsidRPr="0012708E">
        <w:rPr>
          <w:rFonts w:cs="Times New Roman"/>
          <w:szCs w:val="22"/>
          <w:lang w:val="en-GB"/>
        </w:rPr>
        <w:t>the Group is arranging for the provision of the</w:t>
      </w:r>
      <w:r w:rsidRPr="0012708E">
        <w:rPr>
          <w:rFonts w:cs="Times New Roman"/>
          <w:szCs w:val="22"/>
          <w:rtl/>
          <w:lang w:val="en-GB"/>
        </w:rPr>
        <w:t xml:space="preserve"> </w:t>
      </w:r>
      <w:r w:rsidRPr="0012708E">
        <w:rPr>
          <w:rFonts w:cs="Times New Roman"/>
          <w:szCs w:val="22"/>
          <w:lang w:val="en-GB"/>
        </w:rPr>
        <w:t>services on behalf of its customers and does not control the services before the primary service providers will provide the services to the customers. The Group acts in the capacity of an agent</w:t>
      </w:r>
      <w:r w:rsidRPr="0012708E">
        <w:rPr>
          <w:rFonts w:cs="Times New Roman"/>
          <w:szCs w:val="22"/>
          <w:rtl/>
          <w:lang w:val="en-GB"/>
        </w:rPr>
        <w:t xml:space="preserve"> </w:t>
      </w:r>
      <w:r w:rsidRPr="0012708E">
        <w:rPr>
          <w:rFonts w:cs="Times New Roman"/>
          <w:szCs w:val="22"/>
          <w:lang w:val="en-GB"/>
        </w:rPr>
        <w:t>and recognises the net amount of consideration as commission revenue</w:t>
      </w:r>
      <w:r w:rsidR="0022716F">
        <w:rPr>
          <w:rFonts w:cs="Times New Roman"/>
          <w:szCs w:val="22"/>
          <w:lang w:val="en-GB"/>
        </w:rPr>
        <w:t xml:space="preserve"> </w:t>
      </w:r>
      <w:r w:rsidR="0022716F" w:rsidRPr="0022716F">
        <w:rPr>
          <w:rFonts w:cs="Times New Roman"/>
          <w:szCs w:val="22"/>
          <w:lang w:val="en-GB"/>
        </w:rPr>
        <w:t>when its obligation to arrange for the provision of the specified service is fulfilled.</w:t>
      </w:r>
    </w:p>
    <w:p w14:paraId="2034E124" w14:textId="77777777" w:rsidR="004A6A39" w:rsidRDefault="004A6A39" w:rsidP="00F34CC9">
      <w:pPr>
        <w:ind w:left="540"/>
        <w:jc w:val="both"/>
        <w:rPr>
          <w:rFonts w:cs="Times New Roman"/>
          <w:i/>
          <w:iCs/>
          <w:szCs w:val="22"/>
        </w:rPr>
      </w:pPr>
    </w:p>
    <w:p w14:paraId="68B1984B" w14:textId="56E166E2" w:rsidR="00C02039" w:rsidRPr="0012708E" w:rsidRDefault="00C02039" w:rsidP="00F34CC9">
      <w:pPr>
        <w:ind w:left="540"/>
        <w:jc w:val="both"/>
        <w:rPr>
          <w:rFonts w:cs="Times New Roman"/>
          <w:i/>
          <w:iCs/>
          <w:szCs w:val="22"/>
        </w:rPr>
      </w:pPr>
      <w:r w:rsidRPr="0012708E">
        <w:rPr>
          <w:rFonts w:cs="Times New Roman"/>
          <w:i/>
          <w:iCs/>
          <w:szCs w:val="22"/>
        </w:rPr>
        <w:t xml:space="preserve">Gains (losses) on </w:t>
      </w:r>
      <w:r w:rsidR="00F06A29">
        <w:rPr>
          <w:rFonts w:cs="Times New Roman"/>
          <w:i/>
          <w:iCs/>
          <w:szCs w:val="22"/>
        </w:rPr>
        <w:t>disposal</w:t>
      </w:r>
      <w:r w:rsidR="00F06A29" w:rsidRPr="0012708E">
        <w:rPr>
          <w:rFonts w:cs="Times New Roman"/>
          <w:i/>
          <w:iCs/>
          <w:szCs w:val="22"/>
        </w:rPr>
        <w:t xml:space="preserve"> </w:t>
      </w:r>
      <w:r w:rsidRPr="0012708E">
        <w:rPr>
          <w:rFonts w:cs="Times New Roman"/>
          <w:i/>
          <w:iCs/>
          <w:szCs w:val="22"/>
        </w:rPr>
        <w:t>of properties for sale</w:t>
      </w:r>
    </w:p>
    <w:p w14:paraId="002C639F" w14:textId="77777777" w:rsidR="00C02039" w:rsidRPr="0093239C" w:rsidRDefault="00C02039" w:rsidP="0093239C">
      <w:pPr>
        <w:ind w:left="540" w:right="-28"/>
        <w:jc w:val="both"/>
        <w:rPr>
          <w:rFonts w:cs="Times New Roman"/>
          <w:sz w:val="20"/>
        </w:rPr>
      </w:pPr>
    </w:p>
    <w:p w14:paraId="22C7DE8D" w14:textId="7FCBF4D2" w:rsidR="00C02039" w:rsidRPr="0012708E" w:rsidRDefault="00C02039" w:rsidP="0093239C">
      <w:pPr>
        <w:ind w:left="540" w:right="-28"/>
        <w:jc w:val="both"/>
        <w:rPr>
          <w:rFonts w:cs="Times New Roman"/>
        </w:rPr>
      </w:pPr>
      <w:r w:rsidRPr="0012708E">
        <w:rPr>
          <w:rFonts w:cs="Times New Roman"/>
          <w:szCs w:val="22"/>
        </w:rPr>
        <w:t xml:space="preserve">Gains (losses) on </w:t>
      </w:r>
      <w:r w:rsidR="00F06A29">
        <w:rPr>
          <w:rFonts w:cs="Times New Roman"/>
          <w:szCs w:val="22"/>
        </w:rPr>
        <w:t>disposal</w:t>
      </w:r>
      <w:r w:rsidR="00F06A29" w:rsidRPr="0012708E">
        <w:rPr>
          <w:rFonts w:cs="Times New Roman"/>
          <w:szCs w:val="22"/>
        </w:rPr>
        <w:t xml:space="preserve"> </w:t>
      </w:r>
      <w:r w:rsidRPr="0012708E">
        <w:rPr>
          <w:rFonts w:cs="Times New Roman"/>
          <w:szCs w:val="22"/>
        </w:rPr>
        <w:t xml:space="preserve">of properties </w:t>
      </w:r>
      <w:r w:rsidR="00257584">
        <w:rPr>
          <w:rFonts w:cs="Times New Roman"/>
          <w:szCs w:val="22"/>
        </w:rPr>
        <w:t xml:space="preserve">for sale </w:t>
      </w:r>
      <w:r w:rsidRPr="0012708E">
        <w:rPr>
          <w:rFonts w:cs="Times New Roman"/>
          <w:szCs w:val="22"/>
        </w:rPr>
        <w:t>are recognised as income or expenses in profit or loss when the significant risks and rewards in ownership of properties for sale have been transferred to the buyer.</w:t>
      </w:r>
    </w:p>
    <w:p w14:paraId="691A0CBB" w14:textId="77777777" w:rsidR="0061423C" w:rsidRPr="0093239C" w:rsidRDefault="0061423C" w:rsidP="00F34CC9">
      <w:pPr>
        <w:ind w:left="540" w:right="-28"/>
        <w:jc w:val="both"/>
        <w:rPr>
          <w:rFonts w:cs="Times New Roman"/>
          <w:sz w:val="20"/>
        </w:rPr>
      </w:pPr>
    </w:p>
    <w:p w14:paraId="681A259E" w14:textId="4D824DA2" w:rsidR="00E63FB0" w:rsidRDefault="007F6DA0" w:rsidP="0093239C">
      <w:pPr>
        <w:pStyle w:val="Heading2"/>
        <w:numPr>
          <w:ilvl w:val="0"/>
          <w:numId w:val="0"/>
        </w:numPr>
        <w:spacing w:before="0" w:after="0" w:line="240" w:lineRule="auto"/>
        <w:ind w:left="540" w:hanging="540"/>
        <w:rPr>
          <w:rFonts w:cs="Times New Roman"/>
          <w:sz w:val="22"/>
          <w:szCs w:val="22"/>
        </w:rPr>
      </w:pPr>
      <w:r w:rsidRPr="0012708E">
        <w:rPr>
          <w:rFonts w:cs="Times New Roman"/>
          <w:sz w:val="22"/>
          <w:szCs w:val="22"/>
        </w:rPr>
        <w:t>(</w:t>
      </w:r>
      <w:r w:rsidR="00D83495">
        <w:rPr>
          <w:rFonts w:cs="Times New Roman"/>
          <w:sz w:val="22"/>
          <w:szCs w:val="22"/>
        </w:rPr>
        <w:t>q</w:t>
      </w:r>
      <w:r w:rsidRPr="0012708E">
        <w:rPr>
          <w:rFonts w:cs="Times New Roman"/>
          <w:sz w:val="22"/>
          <w:szCs w:val="22"/>
        </w:rPr>
        <w:t>)</w:t>
      </w:r>
      <w:r w:rsidRPr="0012708E">
        <w:rPr>
          <w:rFonts w:cs="Times New Roman"/>
          <w:sz w:val="22"/>
          <w:szCs w:val="22"/>
        </w:rPr>
        <w:tab/>
      </w:r>
      <w:r w:rsidR="00276EFB">
        <w:rPr>
          <w:rFonts w:cs="Times New Roman"/>
          <w:sz w:val="22"/>
          <w:szCs w:val="22"/>
        </w:rPr>
        <w:t xml:space="preserve">Expenses </w:t>
      </w:r>
    </w:p>
    <w:p w14:paraId="0DCA14FB" w14:textId="77777777" w:rsidR="0061423C" w:rsidRPr="0093239C" w:rsidRDefault="0061423C" w:rsidP="0093239C">
      <w:pPr>
        <w:ind w:left="540" w:right="-28"/>
        <w:jc w:val="both"/>
        <w:rPr>
          <w:rFonts w:cs="Times New Roman"/>
          <w:sz w:val="20"/>
        </w:rPr>
      </w:pPr>
    </w:p>
    <w:p w14:paraId="363A7B11" w14:textId="66A0BCF1" w:rsidR="00B34F3D" w:rsidRPr="00351C68" w:rsidRDefault="00EB0D6F" w:rsidP="0093239C">
      <w:pPr>
        <w:ind w:left="540" w:right="-28"/>
        <w:jc w:val="both"/>
        <w:rPr>
          <w:rFonts w:cs="Times New Roman"/>
          <w:i/>
          <w:iCs/>
          <w:szCs w:val="22"/>
        </w:rPr>
      </w:pPr>
      <w:r w:rsidRPr="00351C68">
        <w:rPr>
          <w:rFonts w:cs="Times New Roman"/>
          <w:i/>
          <w:iCs/>
          <w:szCs w:val="22"/>
        </w:rPr>
        <w:t>Contribution</w:t>
      </w:r>
      <w:r w:rsidR="00351C68" w:rsidRPr="00351C68">
        <w:rPr>
          <w:rFonts w:cs="Times New Roman"/>
          <w:i/>
          <w:iCs/>
          <w:szCs w:val="22"/>
        </w:rPr>
        <w:t>s</w:t>
      </w:r>
      <w:r w:rsidRPr="00351C68">
        <w:rPr>
          <w:rFonts w:cs="Times New Roman"/>
          <w:i/>
          <w:iCs/>
          <w:szCs w:val="22"/>
        </w:rPr>
        <w:t xml:space="preserve"> to the Deposit Protection Agency and the Financial Institutions Development Fund</w:t>
      </w:r>
    </w:p>
    <w:p w14:paraId="57CA3E3D" w14:textId="77777777" w:rsidR="00B34F3D" w:rsidRPr="0093239C" w:rsidRDefault="00B34F3D" w:rsidP="0093239C">
      <w:pPr>
        <w:ind w:left="540" w:right="-28"/>
        <w:jc w:val="both"/>
        <w:rPr>
          <w:rFonts w:cs="Times New Roman"/>
          <w:sz w:val="20"/>
        </w:rPr>
      </w:pPr>
    </w:p>
    <w:p w14:paraId="1C93A931" w14:textId="1D283087" w:rsidR="0061423C" w:rsidRDefault="0061423C" w:rsidP="0093239C">
      <w:pPr>
        <w:ind w:left="540" w:right="-28"/>
        <w:jc w:val="both"/>
        <w:rPr>
          <w:rFonts w:cs="Times New Roman"/>
          <w:szCs w:val="22"/>
        </w:rPr>
      </w:pPr>
      <w:r w:rsidRPr="00B55279">
        <w:rPr>
          <w:rFonts w:cs="Times New Roman"/>
          <w:szCs w:val="22"/>
        </w:rPr>
        <w:t>Contributions to the Deposit Protection Agency and the Financial Institutions Development Fund are recorded as expenses in profit or loss on an accrual basis.</w:t>
      </w:r>
    </w:p>
    <w:p w14:paraId="570E0A68" w14:textId="77777777" w:rsidR="004A6A39" w:rsidRPr="00B55279" w:rsidRDefault="004A6A39" w:rsidP="0093239C">
      <w:pPr>
        <w:ind w:left="540" w:right="-28"/>
        <w:jc w:val="both"/>
        <w:rPr>
          <w:rFonts w:cs="Times New Roman"/>
          <w:szCs w:val="22"/>
        </w:rPr>
      </w:pPr>
    </w:p>
    <w:p w14:paraId="5F955ADA" w14:textId="710BFA40" w:rsidR="0061423C" w:rsidRPr="0012708E" w:rsidRDefault="007F6DA0" w:rsidP="0093239C">
      <w:pPr>
        <w:pStyle w:val="Heading2"/>
        <w:numPr>
          <w:ilvl w:val="0"/>
          <w:numId w:val="0"/>
        </w:numPr>
        <w:spacing w:before="0" w:after="0" w:line="240" w:lineRule="auto"/>
        <w:ind w:left="540" w:hanging="540"/>
        <w:rPr>
          <w:rFonts w:cs="Times New Roman"/>
          <w:sz w:val="22"/>
          <w:szCs w:val="22"/>
        </w:rPr>
      </w:pPr>
      <w:r w:rsidRPr="0012708E">
        <w:rPr>
          <w:rFonts w:cs="Times New Roman"/>
          <w:sz w:val="22"/>
          <w:szCs w:val="22"/>
        </w:rPr>
        <w:t>(</w:t>
      </w:r>
      <w:r w:rsidR="00D83495">
        <w:rPr>
          <w:rFonts w:cs="Times New Roman"/>
          <w:sz w:val="22"/>
          <w:szCs w:val="22"/>
        </w:rPr>
        <w:t>r</w:t>
      </w:r>
      <w:r w:rsidRPr="0012708E">
        <w:rPr>
          <w:rFonts w:cs="Times New Roman"/>
          <w:sz w:val="22"/>
          <w:szCs w:val="22"/>
        </w:rPr>
        <w:t>)</w:t>
      </w:r>
      <w:r w:rsidRPr="0012708E">
        <w:rPr>
          <w:rFonts w:cs="Times New Roman"/>
          <w:sz w:val="22"/>
          <w:szCs w:val="22"/>
        </w:rPr>
        <w:tab/>
      </w:r>
      <w:r w:rsidR="0061423C" w:rsidRPr="0012708E">
        <w:rPr>
          <w:rFonts w:cs="Times New Roman"/>
          <w:sz w:val="22"/>
          <w:szCs w:val="22"/>
        </w:rPr>
        <w:t>Income tax</w:t>
      </w:r>
    </w:p>
    <w:p w14:paraId="7FCB3B9A" w14:textId="77777777" w:rsidR="0061423C" w:rsidRPr="0093239C" w:rsidRDefault="0061423C" w:rsidP="00F34CC9">
      <w:pPr>
        <w:ind w:left="540" w:right="-28"/>
        <w:jc w:val="both"/>
        <w:rPr>
          <w:rFonts w:cs="Times New Roman"/>
          <w:sz w:val="18"/>
          <w:szCs w:val="18"/>
        </w:rPr>
      </w:pPr>
    </w:p>
    <w:p w14:paraId="1BE8B50C" w14:textId="4A9120DF" w:rsidR="0036136F" w:rsidRPr="0012708E" w:rsidRDefault="0036136F" w:rsidP="0093239C">
      <w:pPr>
        <w:pStyle w:val="BodyText"/>
        <w:spacing w:after="0"/>
        <w:ind w:left="540"/>
        <w:jc w:val="both"/>
        <w:rPr>
          <w:rFonts w:cs="Times New Roman"/>
          <w:szCs w:val="22"/>
          <w:lang w:val="en-GB"/>
        </w:rPr>
      </w:pPr>
      <w:r w:rsidRPr="0012708E">
        <w:rPr>
          <w:rFonts w:cs="Times New Roman"/>
          <w:szCs w:val="22"/>
          <w:lang w:val="en-GB"/>
        </w:rPr>
        <w:t xml:space="preserve">Income tax expense for the </w:t>
      </w:r>
      <w:r w:rsidR="00F81827">
        <w:rPr>
          <w:rFonts w:cs="Times New Roman"/>
          <w:szCs w:val="22"/>
          <w:lang w:val="en-GB"/>
        </w:rPr>
        <w:t>period</w:t>
      </w:r>
      <w:r w:rsidR="00257584" w:rsidRPr="0012708E">
        <w:rPr>
          <w:rFonts w:cs="Times New Roman"/>
          <w:szCs w:val="22"/>
          <w:lang w:val="en-GB"/>
        </w:rPr>
        <w:t xml:space="preserve"> </w:t>
      </w:r>
      <w:r w:rsidRPr="0012708E">
        <w:rPr>
          <w:rFonts w:cs="Times New Roman"/>
          <w:szCs w:val="22"/>
          <w:lang w:val="en-GB"/>
        </w:rPr>
        <w:t>comprises current and deferred tax</w:t>
      </w:r>
      <w:r w:rsidR="00E67F68">
        <w:rPr>
          <w:rFonts w:cs="Times New Roman"/>
          <w:szCs w:val="22"/>
          <w:lang w:val="en-GB"/>
        </w:rPr>
        <w:t>, which is</w:t>
      </w:r>
      <w:r w:rsidR="0021290A" w:rsidRPr="0012708E">
        <w:rPr>
          <w:rFonts w:cs="Times New Roman"/>
          <w:szCs w:val="22"/>
          <w:lang w:val="en-GB"/>
        </w:rPr>
        <w:t xml:space="preserve"> recognised </w:t>
      </w:r>
      <w:r w:rsidRPr="0012708E">
        <w:rPr>
          <w:rFonts w:cs="Times New Roman"/>
          <w:szCs w:val="22"/>
          <w:lang w:val="en-GB"/>
        </w:rPr>
        <w:t>in profit or loss except to</w:t>
      </w:r>
      <w:r w:rsidR="00E67F68">
        <w:rPr>
          <w:rFonts w:cs="Times New Roman"/>
          <w:szCs w:val="22"/>
          <w:lang w:val="en-GB"/>
        </w:rPr>
        <w:t xml:space="preserve"> the extent that</w:t>
      </w:r>
      <w:r w:rsidRPr="0012708E">
        <w:rPr>
          <w:rFonts w:cs="Times New Roman"/>
          <w:szCs w:val="22"/>
          <w:lang w:val="en-GB"/>
        </w:rPr>
        <w:t xml:space="preserve"> </w:t>
      </w:r>
      <w:r w:rsidR="00257584">
        <w:rPr>
          <w:rFonts w:cs="Times New Roman"/>
          <w:szCs w:val="22"/>
          <w:lang w:val="en-GB"/>
        </w:rPr>
        <w:t xml:space="preserve">it relates to </w:t>
      </w:r>
      <w:r w:rsidRPr="0012708E">
        <w:rPr>
          <w:rFonts w:cs="Times New Roman"/>
          <w:szCs w:val="22"/>
          <w:lang w:val="en-GB"/>
        </w:rPr>
        <w:t>items recognised directly in equity or in other comprehensive income.</w:t>
      </w:r>
    </w:p>
    <w:p w14:paraId="3782A359" w14:textId="77777777" w:rsidR="0061423C" w:rsidRPr="00605552" w:rsidRDefault="0061423C" w:rsidP="0093239C">
      <w:pPr>
        <w:pStyle w:val="BodyText"/>
        <w:spacing w:after="0"/>
        <w:ind w:left="540"/>
        <w:jc w:val="both"/>
        <w:rPr>
          <w:rFonts w:cs="Times New Roman"/>
          <w:szCs w:val="22"/>
          <w:lang w:val="en-GB"/>
        </w:rPr>
      </w:pPr>
    </w:p>
    <w:p w14:paraId="142138B4" w14:textId="1D7E3C55" w:rsidR="00681DAB" w:rsidRDefault="00681DAB" w:rsidP="0093239C">
      <w:pPr>
        <w:pStyle w:val="BodyText"/>
        <w:spacing w:after="0"/>
        <w:ind w:left="540"/>
        <w:jc w:val="both"/>
        <w:rPr>
          <w:rFonts w:cstheme="minorBidi"/>
          <w:szCs w:val="28"/>
          <w:lang w:val="en-GB" w:bidi="th-TH"/>
        </w:rPr>
      </w:pPr>
      <w:r w:rsidRPr="0012708E">
        <w:rPr>
          <w:rFonts w:cs="Times New Roman"/>
          <w:szCs w:val="22"/>
          <w:lang w:val="en-GB"/>
        </w:rPr>
        <w:t xml:space="preserve">Current tax is </w:t>
      </w:r>
      <w:r w:rsidR="00E67F68">
        <w:rPr>
          <w:rFonts w:cs="Times New Roman"/>
          <w:szCs w:val="22"/>
          <w:lang w:val="en-GB"/>
        </w:rPr>
        <w:t>recognised in respect of</w:t>
      </w:r>
      <w:r w:rsidR="0021290A" w:rsidRPr="0012708E">
        <w:rPr>
          <w:rFonts w:cs="Times New Roman"/>
          <w:szCs w:val="22"/>
          <w:lang w:val="en-GB"/>
        </w:rPr>
        <w:t xml:space="preserve"> </w:t>
      </w:r>
      <w:r w:rsidR="00E67F68">
        <w:rPr>
          <w:rFonts w:cs="Times New Roman"/>
          <w:szCs w:val="22"/>
          <w:lang w:val="en-GB"/>
        </w:rPr>
        <w:t xml:space="preserve">the </w:t>
      </w:r>
      <w:r w:rsidR="0021290A" w:rsidRPr="0012708E">
        <w:rPr>
          <w:rFonts w:cs="Times New Roman"/>
          <w:szCs w:val="22"/>
          <w:lang w:val="en-GB"/>
        </w:rPr>
        <w:t xml:space="preserve">taxable income or loss for the </w:t>
      </w:r>
      <w:r w:rsidR="00F81827">
        <w:rPr>
          <w:rFonts w:cs="Times New Roman"/>
          <w:szCs w:val="22"/>
          <w:lang w:val="en-GB"/>
        </w:rPr>
        <w:t>period</w:t>
      </w:r>
      <w:r w:rsidRPr="0012708E">
        <w:rPr>
          <w:rFonts w:cs="Times New Roman"/>
          <w:szCs w:val="22"/>
          <w:lang w:val="en-GB"/>
        </w:rPr>
        <w:t xml:space="preserve">, using tax rates enacted or substantively enacted at the reporting date, and any adjustment to tax payable in respect of previous </w:t>
      </w:r>
      <w:r w:rsidR="00F81827">
        <w:rPr>
          <w:rFonts w:cs="Times New Roman"/>
          <w:szCs w:val="22"/>
          <w:lang w:val="en-GB"/>
        </w:rPr>
        <w:t>period</w:t>
      </w:r>
      <w:r w:rsidR="00257584">
        <w:rPr>
          <w:rFonts w:cs="Times New Roman"/>
          <w:szCs w:val="22"/>
          <w:lang w:val="en-GB"/>
        </w:rPr>
        <w:t>s</w:t>
      </w:r>
      <w:r w:rsidR="00E67F68">
        <w:rPr>
          <w:rFonts w:cs="Times New Roman"/>
          <w:szCs w:val="22"/>
          <w:lang w:val="en-GB"/>
        </w:rPr>
        <w:t>.</w:t>
      </w:r>
    </w:p>
    <w:p w14:paraId="7BE25D0A" w14:textId="77777777" w:rsidR="0058543A" w:rsidRPr="0058543A" w:rsidRDefault="0058543A" w:rsidP="0093239C">
      <w:pPr>
        <w:pStyle w:val="BodyText"/>
        <w:spacing w:after="0"/>
        <w:ind w:left="540"/>
        <w:jc w:val="both"/>
        <w:rPr>
          <w:rFonts w:cstheme="minorBidi"/>
          <w:szCs w:val="28"/>
          <w:lang w:val="en-GB" w:bidi="th-TH"/>
        </w:rPr>
      </w:pPr>
    </w:p>
    <w:p w14:paraId="2FDB47A7" w14:textId="231F2F9D" w:rsidR="00681DAB" w:rsidRDefault="00681DAB" w:rsidP="00766701">
      <w:pPr>
        <w:ind w:left="540"/>
        <w:jc w:val="both"/>
        <w:rPr>
          <w:rFonts w:cs="Times New Roman"/>
          <w:szCs w:val="22"/>
        </w:rPr>
      </w:pPr>
      <w:r w:rsidRPr="0012708E">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w:t>
      </w:r>
      <w:r w:rsidR="004926A4" w:rsidRPr="00AB5DFA">
        <w:rPr>
          <w:rFonts w:cs="Times New Roman"/>
          <w:szCs w:val="22"/>
        </w:rPr>
        <w:t xml:space="preserve">the initial recognition of assets or liabilities in a transaction that is not a business combination </w:t>
      </w:r>
      <w:r w:rsidR="004926A4" w:rsidRPr="00930F4F">
        <w:rPr>
          <w:rFonts w:cs="Times New Roman"/>
          <w:szCs w:val="22"/>
        </w:rPr>
        <w:t xml:space="preserve">or at the time of the transaction </w:t>
      </w:r>
      <w:r w:rsidR="004926A4" w:rsidRPr="00AB5DFA">
        <w:rPr>
          <w:rFonts w:cs="Times New Roman"/>
          <w:szCs w:val="22"/>
        </w:rPr>
        <w:t>affects neither accounting nor taxable profit or loss</w:t>
      </w:r>
      <w:r w:rsidR="004926A4" w:rsidRPr="00930F4F">
        <w:rPr>
          <w:rFonts w:cs="Times New Roman"/>
          <w:szCs w:val="22"/>
        </w:rPr>
        <w:t xml:space="preserve"> and does not give rise to equal taxable</w:t>
      </w:r>
      <w:r w:rsidR="004926A4" w:rsidRPr="00AB5DFA">
        <w:rPr>
          <w:rFonts w:cs="Times New Roman"/>
          <w:szCs w:val="22"/>
        </w:rPr>
        <w:t xml:space="preserve"> and </w:t>
      </w:r>
      <w:r w:rsidR="004926A4" w:rsidRPr="00930F4F">
        <w:rPr>
          <w:rFonts w:cs="Times New Roman"/>
          <w:szCs w:val="22"/>
        </w:rPr>
        <w:t xml:space="preserve">deductible temporary </w:t>
      </w:r>
      <w:r w:rsidR="004926A4" w:rsidRPr="00AB5DFA">
        <w:rPr>
          <w:rFonts w:cs="Times New Roman"/>
          <w:szCs w:val="22"/>
        </w:rPr>
        <w:t>differences</w:t>
      </w:r>
      <w:r w:rsidR="004A27D1">
        <w:rPr>
          <w:rFonts w:cs="Times New Roman"/>
          <w:szCs w:val="22"/>
        </w:rPr>
        <w:t>; and differences relating to investments in sub</w:t>
      </w:r>
      <w:r w:rsidR="00D236D6">
        <w:rPr>
          <w:rFonts w:cs="Times New Roman"/>
          <w:szCs w:val="22"/>
        </w:rPr>
        <w:t xml:space="preserve">sidiary to the extent that </w:t>
      </w:r>
      <w:r w:rsidR="00A554F1">
        <w:rPr>
          <w:rFonts w:cs="Times New Roman"/>
          <w:szCs w:val="22"/>
        </w:rPr>
        <w:t>it is probable that they will</w:t>
      </w:r>
      <w:r w:rsidR="001229B3">
        <w:rPr>
          <w:rFonts w:cs="Times New Roman"/>
          <w:szCs w:val="22"/>
        </w:rPr>
        <w:t xml:space="preserve"> </w:t>
      </w:r>
      <w:r w:rsidR="00A554F1">
        <w:rPr>
          <w:rFonts w:cs="Times New Roman"/>
          <w:szCs w:val="22"/>
        </w:rPr>
        <w:t>not reverse in the foreseeable future</w:t>
      </w:r>
      <w:r w:rsidR="00C304EA">
        <w:rPr>
          <w:rFonts w:cs="Times New Roman"/>
          <w:szCs w:val="22"/>
        </w:rPr>
        <w:t>.</w:t>
      </w:r>
    </w:p>
    <w:p w14:paraId="4ADA7698" w14:textId="77777777" w:rsidR="00766701" w:rsidRPr="00F34CC9" w:rsidRDefault="00766701" w:rsidP="00766701">
      <w:pPr>
        <w:ind w:left="540"/>
        <w:jc w:val="both"/>
        <w:rPr>
          <w:rFonts w:cs="Times New Roman"/>
          <w:szCs w:val="22"/>
        </w:rPr>
      </w:pPr>
    </w:p>
    <w:p w14:paraId="45A07AE8" w14:textId="1791A978" w:rsidR="0061423C" w:rsidRDefault="0061423C" w:rsidP="00766701">
      <w:pPr>
        <w:ind w:left="540"/>
        <w:jc w:val="both"/>
        <w:rPr>
          <w:rFonts w:cs="Times New Roman"/>
          <w:szCs w:val="22"/>
        </w:rPr>
      </w:pPr>
      <w:r w:rsidRPr="00F34CC9">
        <w:rPr>
          <w:rFonts w:cs="Times New Roman"/>
          <w:szCs w:val="22"/>
        </w:rPr>
        <w:t xml:space="preserve">The </w:t>
      </w:r>
      <w:r w:rsidRPr="0093239C">
        <w:rPr>
          <w:rFonts w:cs="Times New Roman"/>
          <w:szCs w:val="22"/>
        </w:rPr>
        <w:t>measurement</w:t>
      </w:r>
      <w:r w:rsidRPr="00F34CC9">
        <w:rPr>
          <w:rFonts w:cs="Times New Roman"/>
          <w:szCs w:val="22"/>
        </w:rPr>
        <w:t xml:space="preserve"> of deferred tax reflects the tax consequences that would follow the manner in which the </w:t>
      </w:r>
      <w:r w:rsidRPr="0012708E">
        <w:rPr>
          <w:rFonts w:cs="Times New Roman"/>
          <w:szCs w:val="22"/>
        </w:rPr>
        <w:t xml:space="preserve">Group </w:t>
      </w:r>
      <w:r w:rsidRPr="00F34CC9">
        <w:rPr>
          <w:rFonts w:cs="Times New Roman"/>
          <w:szCs w:val="22"/>
        </w:rPr>
        <w:t>expects, at the end of the reporting period, to recover or settle the carrying amount of its assets and liabilities</w:t>
      </w:r>
      <w:r w:rsidR="00681DAB" w:rsidRPr="00F34CC9">
        <w:rPr>
          <w:rFonts w:cs="Times New Roman"/>
          <w:szCs w:val="22"/>
        </w:rPr>
        <w:t xml:space="preserve">, using tax rates enacted or substantively enacted at the reporting date. Current deferred tax assets and liabilities are offset in the </w:t>
      </w:r>
      <w:r w:rsidR="00614B15" w:rsidRPr="00F34CC9">
        <w:rPr>
          <w:rFonts w:cs="Times New Roman"/>
          <w:szCs w:val="22"/>
        </w:rPr>
        <w:t>Bank</w:t>
      </w:r>
      <w:r w:rsidR="00257584" w:rsidRPr="00F34CC9">
        <w:rPr>
          <w:rFonts w:cs="Times New Roman"/>
          <w:szCs w:val="22"/>
        </w:rPr>
        <w:t>’s</w:t>
      </w:r>
      <w:r w:rsidR="00614B15" w:rsidRPr="00F34CC9">
        <w:rPr>
          <w:rFonts w:cs="Times New Roman"/>
          <w:szCs w:val="22"/>
        </w:rPr>
        <w:t xml:space="preserve"> </w:t>
      </w:r>
      <w:r w:rsidR="00681DAB" w:rsidRPr="00F34CC9">
        <w:rPr>
          <w:rFonts w:cs="Times New Roman"/>
          <w:szCs w:val="22"/>
        </w:rPr>
        <w:t>financial statements.</w:t>
      </w:r>
    </w:p>
    <w:p w14:paraId="15A6EACD" w14:textId="77777777" w:rsidR="00F34CC9" w:rsidRPr="00F34CC9" w:rsidRDefault="00F34CC9" w:rsidP="00766701">
      <w:pPr>
        <w:ind w:left="540"/>
        <w:jc w:val="both"/>
        <w:rPr>
          <w:rFonts w:cs="Times New Roman"/>
          <w:szCs w:val="22"/>
        </w:rPr>
      </w:pPr>
    </w:p>
    <w:p w14:paraId="3FD4A44E" w14:textId="1098C28A" w:rsidR="0061423C" w:rsidRPr="00F34CC9" w:rsidRDefault="0061423C" w:rsidP="00F34CC9">
      <w:pPr>
        <w:ind w:left="540"/>
        <w:jc w:val="both"/>
        <w:rPr>
          <w:rFonts w:cs="Times New Roman"/>
          <w:szCs w:val="22"/>
        </w:rPr>
      </w:pPr>
      <w:r w:rsidRPr="00F34CC9">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7C05884" w14:textId="50B21AE9" w:rsidR="004A6A39" w:rsidRDefault="004A6A39">
      <w:pPr>
        <w:rPr>
          <w:rFonts w:cs="Times New Roman"/>
        </w:rPr>
      </w:pPr>
      <w:r>
        <w:rPr>
          <w:rFonts w:cs="Times New Roman"/>
        </w:rPr>
        <w:br w:type="page"/>
      </w:r>
    </w:p>
    <w:p w14:paraId="63DE0DE9" w14:textId="75F9A0FA" w:rsidR="0061423C" w:rsidRPr="0012708E" w:rsidRDefault="00230A51" w:rsidP="0061423C">
      <w:pPr>
        <w:pStyle w:val="Heading1"/>
        <w:numPr>
          <w:ilvl w:val="0"/>
          <w:numId w:val="0"/>
        </w:numPr>
        <w:spacing w:before="0" w:after="0" w:line="240" w:lineRule="exact"/>
        <w:ind w:left="540" w:hanging="540"/>
        <w:rPr>
          <w:rFonts w:cs="Times New Roman"/>
          <w:i w:val="0"/>
          <w:iCs/>
          <w:szCs w:val="24"/>
        </w:rPr>
      </w:pPr>
      <w:r>
        <w:rPr>
          <w:rFonts w:cs="Times New Roman"/>
          <w:i w:val="0"/>
          <w:iCs/>
          <w:szCs w:val="30"/>
          <w:lang w:bidi="th-TH"/>
        </w:rPr>
        <w:t>4</w:t>
      </w:r>
      <w:r w:rsidR="0061423C" w:rsidRPr="007A109E">
        <w:rPr>
          <w:rFonts w:cs="Times New Roman"/>
          <w:i w:val="0"/>
          <w:iCs/>
          <w:szCs w:val="24"/>
        </w:rPr>
        <w:tab/>
        <w:t>Risk management</w:t>
      </w:r>
    </w:p>
    <w:p w14:paraId="58C87FE1" w14:textId="77777777" w:rsidR="0061423C" w:rsidRPr="0012708E" w:rsidRDefault="0061423C" w:rsidP="0061423C">
      <w:pPr>
        <w:autoSpaceDE w:val="0"/>
        <w:autoSpaceDN w:val="0"/>
        <w:adjustRightInd w:val="0"/>
        <w:spacing w:line="240" w:lineRule="exact"/>
        <w:ind w:left="518"/>
        <w:jc w:val="thaiDistribute"/>
        <w:rPr>
          <w:rFonts w:cs="Times New Roman"/>
          <w:color w:val="000000"/>
          <w:szCs w:val="22"/>
          <w:lang w:bidi="th-TH"/>
        </w:rPr>
      </w:pPr>
    </w:p>
    <w:p w14:paraId="1EDECB95" w14:textId="0D28BDD5"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E92E56" w:rsidRPr="0012708E">
        <w:rPr>
          <w:rFonts w:cs="Times New Roman"/>
          <w:color w:val="000000"/>
          <w:szCs w:val="22"/>
          <w:lang w:bidi="th-TH"/>
        </w:rPr>
        <w:t>Group</w:t>
      </w:r>
      <w:r w:rsidRPr="0012708E">
        <w:rPr>
          <w:rFonts w:cs="Times New Roman"/>
          <w:color w:val="000000"/>
          <w:szCs w:val="22"/>
          <w:lang w:bidi="th-TH"/>
        </w:rPr>
        <w:t xml:space="preserve">’s activities expose them to a variety of finance risks: </w:t>
      </w:r>
      <w:r w:rsidR="0023703E" w:rsidRPr="0012708E">
        <w:rPr>
          <w:rFonts w:cs="Times New Roman"/>
          <w:color w:val="000000"/>
          <w:szCs w:val="22"/>
          <w:lang w:bidi="th-TH"/>
        </w:rPr>
        <w:t xml:space="preserve">credit risk, </w:t>
      </w:r>
      <w:r w:rsidRPr="0012708E">
        <w:rPr>
          <w:rFonts w:cs="Times New Roman"/>
          <w:color w:val="000000"/>
          <w:szCs w:val="22"/>
          <w:lang w:bidi="th-TH"/>
        </w:rPr>
        <w:t>market risk (including fair value interest rate risk, cash flow interest rate risk</w:t>
      </w:r>
      <w:r w:rsidR="00B711DC">
        <w:rPr>
          <w:rFonts w:cs="Times New Roman"/>
          <w:color w:val="000000"/>
          <w:szCs w:val="22"/>
          <w:lang w:bidi="th-TH"/>
        </w:rPr>
        <w:t>, exchange rate risk</w:t>
      </w:r>
      <w:r w:rsidRPr="0012708E">
        <w:rPr>
          <w:rFonts w:cs="Times New Roman"/>
          <w:color w:val="000000"/>
          <w:szCs w:val="22"/>
          <w:lang w:bidi="th-TH"/>
        </w:rPr>
        <w:t xml:space="preserve"> and price risk) and liquidity risk. The </w:t>
      </w:r>
      <w:r w:rsidR="00E92E56" w:rsidRPr="0012708E">
        <w:rPr>
          <w:rFonts w:cs="Times New Roman"/>
          <w:color w:val="000000"/>
          <w:szCs w:val="22"/>
          <w:lang w:bidi="th-TH"/>
        </w:rPr>
        <w:t>Group</w:t>
      </w:r>
      <w:r w:rsidRPr="0012708E">
        <w:rPr>
          <w:rFonts w:cs="Times New Roman"/>
          <w:color w:val="000000"/>
          <w:szCs w:val="22"/>
          <w:lang w:bidi="th-TH"/>
        </w:rPr>
        <w:t>’s overall risk management programme focuses on the unpredictability of financial markets and seeks to minimise potential adverse effects on its financial performance.</w:t>
      </w:r>
    </w:p>
    <w:p w14:paraId="7AA639A9" w14:textId="77777777" w:rsidR="008D461F" w:rsidRPr="0012708E" w:rsidRDefault="008D461F" w:rsidP="00F039F6">
      <w:pPr>
        <w:autoSpaceDE w:val="0"/>
        <w:autoSpaceDN w:val="0"/>
        <w:adjustRightInd w:val="0"/>
        <w:spacing w:line="240" w:lineRule="atLeast"/>
        <w:ind w:left="518"/>
        <w:jc w:val="thaiDistribute"/>
        <w:rPr>
          <w:rFonts w:cs="Times New Roman"/>
          <w:b/>
          <w:bCs/>
          <w:i/>
          <w:iCs/>
          <w:color w:val="000000"/>
          <w:szCs w:val="22"/>
          <w:lang w:bidi="th-TH"/>
        </w:rPr>
      </w:pPr>
    </w:p>
    <w:p w14:paraId="5986FDA3" w14:textId="20B757B0" w:rsidR="00097C3E" w:rsidRDefault="00F039F6" w:rsidP="00097C3E">
      <w:pPr>
        <w:autoSpaceDE w:val="0"/>
        <w:autoSpaceDN w:val="0"/>
        <w:adjustRightInd w:val="0"/>
        <w:spacing w:line="240" w:lineRule="atLeast"/>
        <w:ind w:left="518"/>
        <w:jc w:val="thaiDistribute"/>
        <w:rPr>
          <w:rFonts w:cs="Times New Roman"/>
          <w:strike/>
          <w:color w:val="000000"/>
          <w:szCs w:val="22"/>
          <w:highlight w:val="yellow"/>
          <w:lang w:bidi="th-TH"/>
        </w:rPr>
      </w:pPr>
      <w:r w:rsidRPr="0012708E">
        <w:rPr>
          <w:rFonts w:cs="Times New Roman"/>
          <w:color w:val="000000"/>
          <w:szCs w:val="22"/>
          <w:lang w:bidi="th-TH"/>
        </w:rPr>
        <w:t>Risk management is carried out under policies approved by the</w:t>
      </w:r>
      <w:r w:rsidR="002661BF">
        <w:rPr>
          <w:rFonts w:cs="Times New Roman"/>
          <w:color w:val="000000"/>
          <w:szCs w:val="22"/>
          <w:lang w:bidi="th-TH"/>
        </w:rPr>
        <w:t xml:space="preserve"> Bank’s</w:t>
      </w:r>
      <w:r w:rsidRPr="0012708E">
        <w:rPr>
          <w:rFonts w:cs="Times New Roman"/>
          <w:color w:val="000000"/>
          <w:szCs w:val="22"/>
          <w:lang w:bidi="th-TH"/>
        </w:rPr>
        <w:t xml:space="preserve"> Board of Directors</w:t>
      </w:r>
      <w:r w:rsidR="00B97FD2" w:rsidRPr="00B97FD2">
        <w:rPr>
          <w:rFonts w:cs="Times New Roman"/>
          <w:color w:val="000000"/>
          <w:szCs w:val="22"/>
          <w:lang w:bidi="th-TH"/>
        </w:rPr>
        <w:t xml:space="preserve"> </w:t>
      </w:r>
      <w:r w:rsidR="00B97FD2">
        <w:rPr>
          <w:rFonts w:cs="Times New Roman"/>
          <w:color w:val="000000"/>
          <w:szCs w:val="22"/>
          <w:lang w:bidi="th-TH"/>
        </w:rPr>
        <w:t>or other designated Committee</w:t>
      </w:r>
      <w:r w:rsidR="00EE5765" w:rsidRPr="0012708E">
        <w:rPr>
          <w:rFonts w:cs="Times New Roman"/>
          <w:color w:val="000000"/>
          <w:szCs w:val="22"/>
          <w:lang w:bidi="th-TH"/>
        </w:rPr>
        <w:t xml:space="preserve">. </w:t>
      </w:r>
      <w:r w:rsidRPr="0012708E">
        <w:rPr>
          <w:rFonts w:cs="Times New Roman"/>
          <w:color w:val="000000"/>
          <w:szCs w:val="22"/>
          <w:lang w:bidi="th-TH"/>
        </w:rPr>
        <w:t xml:space="preserve">The Risk Oversight Committee and the Risk Management Committee provide written principles for overall risk management, as well as written policies covering specific areas, such as </w:t>
      </w:r>
      <w:r w:rsidR="00B36E60" w:rsidRPr="0012708E">
        <w:rPr>
          <w:rFonts w:cs="Times New Roman"/>
          <w:color w:val="000000"/>
          <w:szCs w:val="22"/>
          <w:lang w:bidi="th-TH"/>
        </w:rPr>
        <w:t xml:space="preserve">credit risk, </w:t>
      </w:r>
      <w:r w:rsidR="007A131E">
        <w:rPr>
          <w:rFonts w:cs="Times New Roman"/>
          <w:color w:val="000000"/>
          <w:szCs w:val="22"/>
          <w:lang w:bidi="th-TH"/>
        </w:rPr>
        <w:t>interest rate risk,</w:t>
      </w:r>
      <w:r w:rsidR="00B36E60" w:rsidRPr="0012708E">
        <w:rPr>
          <w:rFonts w:cs="Times New Roman"/>
          <w:color w:val="000000"/>
          <w:szCs w:val="22"/>
          <w:lang w:bidi="th-TH"/>
        </w:rPr>
        <w:t xml:space="preserve"> </w:t>
      </w:r>
      <w:r w:rsidRPr="0012708E">
        <w:rPr>
          <w:rFonts w:cs="Times New Roman"/>
          <w:color w:val="000000"/>
          <w:szCs w:val="22"/>
          <w:lang w:bidi="th-TH"/>
        </w:rPr>
        <w:t xml:space="preserve">foreign exchange </w:t>
      </w:r>
      <w:r w:rsidR="007A131E">
        <w:rPr>
          <w:rFonts w:cs="Times New Roman"/>
          <w:color w:val="000000"/>
          <w:szCs w:val="22"/>
          <w:lang w:bidi="th-TH"/>
        </w:rPr>
        <w:t>rate</w:t>
      </w:r>
      <w:r w:rsidRPr="0012708E">
        <w:rPr>
          <w:rFonts w:cs="Times New Roman"/>
          <w:color w:val="000000"/>
          <w:szCs w:val="22"/>
          <w:lang w:bidi="th-TH"/>
        </w:rPr>
        <w:t xml:space="preserve"> risk</w:t>
      </w:r>
      <w:r w:rsidR="0031366C">
        <w:rPr>
          <w:rFonts w:cs="Times New Roman"/>
          <w:color w:val="000000"/>
          <w:szCs w:val="22"/>
          <w:lang w:bidi="th-TH"/>
        </w:rPr>
        <w:t xml:space="preserve"> and</w:t>
      </w:r>
      <w:r w:rsidR="008E61BA">
        <w:rPr>
          <w:rFonts w:cs="Times New Roman"/>
          <w:color w:val="000000"/>
          <w:szCs w:val="22"/>
          <w:lang w:bidi="th-TH"/>
        </w:rPr>
        <w:t xml:space="preserve"> </w:t>
      </w:r>
      <w:r w:rsidR="00097C3E" w:rsidRPr="00A70B2A">
        <w:rPr>
          <w:rFonts w:cs="Times New Roman"/>
          <w:color w:val="000000"/>
          <w:szCs w:val="22"/>
          <w:lang w:bidi="th-TH"/>
        </w:rPr>
        <w:t>liquidity risk</w:t>
      </w:r>
      <w:r w:rsidR="008E61BA">
        <w:rPr>
          <w:rFonts w:cs="Times New Roman"/>
          <w:color w:val="000000"/>
          <w:szCs w:val="22"/>
          <w:lang w:bidi="th-TH"/>
        </w:rPr>
        <w:t xml:space="preserve"> </w:t>
      </w:r>
      <w:r w:rsidR="00097C3E" w:rsidRPr="00A70B2A">
        <w:rPr>
          <w:rFonts w:cs="Times New Roman"/>
          <w:color w:val="000000"/>
          <w:szCs w:val="22"/>
          <w:lang w:bidi="th-TH"/>
        </w:rPr>
        <w:t>and use of derivatives hedging.</w:t>
      </w:r>
    </w:p>
    <w:p w14:paraId="43CC46DE" w14:textId="2ABD42DD" w:rsidR="00B2285F" w:rsidRPr="0000676A" w:rsidRDefault="00B2285F" w:rsidP="0000676A">
      <w:pPr>
        <w:autoSpaceDE w:val="0"/>
        <w:autoSpaceDN w:val="0"/>
        <w:adjustRightInd w:val="0"/>
        <w:spacing w:line="240" w:lineRule="atLeast"/>
        <w:ind w:left="518"/>
        <w:jc w:val="thaiDistribute"/>
        <w:rPr>
          <w:rFonts w:cs="Times New Roman"/>
          <w:color w:val="000000"/>
          <w:szCs w:val="22"/>
          <w:lang w:bidi="th-TH"/>
        </w:rPr>
      </w:pPr>
    </w:p>
    <w:p w14:paraId="1E2F8DCF" w14:textId="2B60D34C" w:rsidR="00F039F6" w:rsidRPr="0012708E" w:rsidRDefault="00230A51" w:rsidP="00F039F6">
      <w:pPr>
        <w:tabs>
          <w:tab w:val="left" w:pos="540"/>
        </w:tabs>
        <w:spacing w:line="240" w:lineRule="exact"/>
        <w:jc w:val="both"/>
        <w:rPr>
          <w:rFonts w:cs="Times New Roman"/>
          <w:b/>
          <w:bCs/>
          <w:color w:val="000000"/>
          <w:szCs w:val="22"/>
          <w:lang w:bidi="th-TH"/>
        </w:rPr>
      </w:pPr>
      <w:r>
        <w:rPr>
          <w:rFonts w:cs="Times New Roman"/>
          <w:b/>
          <w:bCs/>
          <w:color w:val="000000"/>
          <w:szCs w:val="22"/>
          <w:lang w:bidi="th-TH"/>
        </w:rPr>
        <w:t>4</w:t>
      </w:r>
      <w:r w:rsidR="00F039F6" w:rsidRPr="0012708E">
        <w:rPr>
          <w:rFonts w:cs="Times New Roman"/>
          <w:b/>
          <w:bCs/>
          <w:color w:val="000000"/>
          <w:szCs w:val="22"/>
          <w:lang w:bidi="th-TH"/>
        </w:rPr>
        <w:t xml:space="preserve">.1 </w:t>
      </w:r>
      <w:r w:rsidR="00F039F6" w:rsidRPr="0012708E">
        <w:rPr>
          <w:rFonts w:cs="Times New Roman"/>
          <w:b/>
          <w:bCs/>
          <w:color w:val="000000"/>
          <w:szCs w:val="22"/>
          <w:lang w:bidi="th-TH"/>
        </w:rPr>
        <w:tab/>
        <w:t>Credit risk</w:t>
      </w:r>
    </w:p>
    <w:p w14:paraId="21600E4D" w14:textId="77777777" w:rsidR="00F039F6" w:rsidRPr="0012708E" w:rsidRDefault="00F039F6" w:rsidP="00F039F6">
      <w:pPr>
        <w:autoSpaceDE w:val="0"/>
        <w:autoSpaceDN w:val="0"/>
        <w:adjustRightInd w:val="0"/>
        <w:spacing w:line="240" w:lineRule="exact"/>
        <w:ind w:left="518"/>
        <w:jc w:val="thaiDistribute"/>
        <w:rPr>
          <w:rFonts w:cs="Times New Roman"/>
          <w:color w:val="000000"/>
          <w:szCs w:val="22"/>
          <w:lang w:bidi="th-TH"/>
        </w:rPr>
      </w:pPr>
    </w:p>
    <w:p w14:paraId="7D115A1D" w14:textId="003F498C"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Credit risk is risk that borrowers or counterparties fail to fulfil their obligations under the financial instruments, probably due to the fact that the borrowers or counterparties had financial problems or decided not to comply with the obligations resulting in loss to the </w:t>
      </w:r>
      <w:r w:rsidR="005763CF" w:rsidRPr="0012708E">
        <w:rPr>
          <w:rFonts w:cs="Times New Roman"/>
          <w:color w:val="000000"/>
          <w:szCs w:val="22"/>
          <w:lang w:bidi="th-TH"/>
        </w:rPr>
        <w:t>Group</w:t>
      </w:r>
      <w:r w:rsidRPr="0012708E">
        <w:rPr>
          <w:rFonts w:cs="Times New Roman"/>
          <w:color w:val="000000"/>
          <w:szCs w:val="22"/>
          <w:lang w:bidi="th-TH"/>
        </w:rPr>
        <w:t>. Credit risk exist</w:t>
      </w:r>
      <w:r w:rsidR="002661BF">
        <w:rPr>
          <w:rFonts w:cs="Times New Roman"/>
          <w:color w:val="000000"/>
          <w:szCs w:val="22"/>
          <w:lang w:bidi="th-TH"/>
        </w:rPr>
        <w:t>s</w:t>
      </w:r>
      <w:r w:rsidRPr="0012708E">
        <w:rPr>
          <w:rFonts w:cs="Times New Roman"/>
          <w:color w:val="000000"/>
          <w:szCs w:val="22"/>
          <w:lang w:bidi="th-TH"/>
        </w:rPr>
        <w:t xml:space="preserve"> in all types of financial products and activities on statement of financial position such as loans, bank overdrafts, notes and contingent liabilities such as various types of letters of guarantee. The maximum exposure of credit risk is the carrying amount of the financial instruments net of allowance for </w:t>
      </w:r>
      <w:r w:rsidR="00BB335D" w:rsidRPr="0012708E">
        <w:rPr>
          <w:rFonts w:cs="Times New Roman"/>
          <w:color w:val="000000"/>
          <w:szCs w:val="22"/>
          <w:lang w:bidi="th-TH"/>
        </w:rPr>
        <w:t xml:space="preserve">expected credit </w:t>
      </w:r>
      <w:r w:rsidRPr="0012708E">
        <w:rPr>
          <w:rFonts w:cs="Times New Roman"/>
          <w:color w:val="000000"/>
          <w:szCs w:val="22"/>
          <w:lang w:bidi="th-TH"/>
        </w:rPr>
        <w:t xml:space="preserve">loss as shown </w:t>
      </w:r>
      <w:r w:rsidR="00FA3A88">
        <w:rPr>
          <w:rFonts w:cs="Times New Roman"/>
          <w:color w:val="000000"/>
          <w:szCs w:val="22"/>
          <w:lang w:bidi="th-TH"/>
        </w:rPr>
        <w:t>in</w:t>
      </w:r>
      <w:r w:rsidRPr="0012708E">
        <w:rPr>
          <w:rFonts w:cs="Times New Roman"/>
          <w:color w:val="000000"/>
          <w:szCs w:val="22"/>
          <w:lang w:bidi="th-TH"/>
        </w:rPr>
        <w:t xml:space="preserve"> the statements of financial position and risks of that off-statement of financial position items arising from bank guarantee and other transactions.</w:t>
      </w:r>
    </w:p>
    <w:p w14:paraId="6A5B9109" w14:textId="77777777" w:rsidR="00C31A7B" w:rsidRDefault="00C31A7B" w:rsidP="00F039F6">
      <w:pPr>
        <w:autoSpaceDE w:val="0"/>
        <w:autoSpaceDN w:val="0"/>
        <w:adjustRightInd w:val="0"/>
        <w:spacing w:line="240" w:lineRule="atLeast"/>
        <w:ind w:left="518"/>
        <w:jc w:val="thaiDistribute"/>
        <w:rPr>
          <w:rFonts w:cs="Times New Roman"/>
          <w:color w:val="000000"/>
          <w:szCs w:val="22"/>
          <w:lang w:bidi="th-TH"/>
        </w:rPr>
      </w:pPr>
    </w:p>
    <w:p w14:paraId="2B52C983" w14:textId="023FF30B"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E92E56" w:rsidRPr="0012708E">
        <w:rPr>
          <w:rFonts w:cs="Times New Roman"/>
          <w:color w:val="000000"/>
          <w:szCs w:val="22"/>
          <w:lang w:bidi="th-TH"/>
        </w:rPr>
        <w:t>Group</w:t>
      </w:r>
      <w:r w:rsidRPr="0012708E">
        <w:rPr>
          <w:rFonts w:cs="Times New Roman"/>
          <w:color w:val="000000"/>
          <w:szCs w:val="22"/>
          <w:lang w:bidi="th-TH"/>
        </w:rPr>
        <w:t xml:space="preserve"> defines its credit risk management policies under the supervision of the Risk Management Committee. The main objective is to efficiently manage the </w:t>
      </w:r>
      <w:r w:rsidR="00CA2933" w:rsidRPr="0012708E">
        <w:rPr>
          <w:rFonts w:cs="Times New Roman"/>
          <w:color w:val="000000"/>
          <w:szCs w:val="22"/>
          <w:lang w:bidi="th-TH"/>
        </w:rPr>
        <w:t>Group</w:t>
      </w:r>
      <w:r w:rsidRPr="0012708E">
        <w:rPr>
          <w:rFonts w:cs="Times New Roman"/>
          <w:color w:val="000000"/>
          <w:szCs w:val="22"/>
          <w:lang w:bidi="th-TH"/>
        </w:rPr>
        <w:t xml:space="preserve"> credit risks in all aspects: policies, organisational structures, processes, and systems within an appropriated risk stated in the Bank business strategies as well as comply with regulations.</w:t>
      </w:r>
    </w:p>
    <w:p w14:paraId="220976C4"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601DFE50" w14:textId="46DD5E0F"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E92E56" w:rsidRPr="0012708E">
        <w:rPr>
          <w:rFonts w:cs="Times New Roman"/>
          <w:color w:val="000000"/>
          <w:szCs w:val="22"/>
          <w:lang w:bidi="th-TH"/>
        </w:rPr>
        <w:t>Group</w:t>
      </w:r>
      <w:r w:rsidRPr="0012708E">
        <w:rPr>
          <w:rFonts w:cs="Times New Roman"/>
          <w:color w:val="000000"/>
          <w:szCs w:val="22"/>
          <w:lang w:bidi="th-TH"/>
        </w:rPr>
        <w:t xml:space="preserve"> applies credit risk management in credit examination and approval process, risk and repayment ability analysis, credit operation process after credit approval, credit review, credit monitoring and debt reschedule or restructure in order to prevent and resolve any problems might occur in the future.</w:t>
      </w:r>
    </w:p>
    <w:p w14:paraId="79B23D58" w14:textId="77777777" w:rsidR="00F039F6" w:rsidRPr="0012708E" w:rsidRDefault="00F039F6" w:rsidP="00D9000F">
      <w:pPr>
        <w:autoSpaceDE w:val="0"/>
        <w:autoSpaceDN w:val="0"/>
        <w:adjustRightInd w:val="0"/>
        <w:spacing w:line="240" w:lineRule="atLeast"/>
        <w:ind w:left="518"/>
        <w:jc w:val="thaiDistribute"/>
        <w:rPr>
          <w:rFonts w:cs="Times New Roman"/>
          <w:color w:val="000000"/>
          <w:szCs w:val="22"/>
          <w:lang w:bidi="th-TH"/>
        </w:rPr>
      </w:pPr>
    </w:p>
    <w:p w14:paraId="0CBF754B" w14:textId="3AC36EF7" w:rsidR="00BD2289" w:rsidRPr="0012708E" w:rsidRDefault="00BD2289" w:rsidP="003F7378">
      <w:pPr>
        <w:ind w:left="518"/>
        <w:jc w:val="thaiDistribute"/>
        <w:rPr>
          <w:rFonts w:cs="Times New Roman"/>
          <w:color w:val="000000"/>
          <w:szCs w:val="22"/>
          <w:lang w:bidi="th-TH"/>
        </w:rPr>
      </w:pPr>
      <w:r w:rsidRPr="0012708E">
        <w:rPr>
          <w:rFonts w:cs="Times New Roman"/>
          <w:color w:val="000000"/>
          <w:szCs w:val="22"/>
          <w:lang w:bidi="th-TH"/>
        </w:rPr>
        <w:t xml:space="preserve">The </w:t>
      </w:r>
      <w:r w:rsidR="00AF1D29" w:rsidRPr="0012708E">
        <w:rPr>
          <w:rFonts w:cs="Times New Roman"/>
          <w:color w:val="000000"/>
          <w:szCs w:val="22"/>
          <w:lang w:bidi="th-TH"/>
        </w:rPr>
        <w:t>Group</w:t>
      </w:r>
      <w:r w:rsidRPr="0012708E">
        <w:rPr>
          <w:rFonts w:cs="Times New Roman"/>
          <w:color w:val="000000"/>
          <w:szCs w:val="22"/>
          <w:lang w:bidi="th-TH"/>
        </w:rPr>
        <w:t xml:space="preserve"> has set the credit risk preventing policy by setting up the “Check and Balance” in credit</w:t>
      </w:r>
      <w:r w:rsidR="006E499D" w:rsidRPr="0012708E">
        <w:rPr>
          <w:rFonts w:cs="Times New Roman"/>
          <w:color w:val="000000"/>
          <w:szCs w:val="22"/>
          <w:lang w:bidi="th-TH"/>
        </w:rPr>
        <w:t xml:space="preserve"> </w:t>
      </w:r>
      <w:r w:rsidRPr="0012708E">
        <w:rPr>
          <w:rFonts w:cs="Times New Roman"/>
          <w:color w:val="000000"/>
          <w:szCs w:val="22"/>
          <w:lang w:bidi="th-TH"/>
        </w:rPr>
        <w:t>approval process, setting up risk-based authority, setting up various standard procedures for credit facilities under “Product Program” and setting up appropriate collateral consideration policy.</w:t>
      </w:r>
    </w:p>
    <w:p w14:paraId="30F7A1CA" w14:textId="52A27F55" w:rsidR="000D3C86" w:rsidRPr="000A0540" w:rsidRDefault="000D3C86" w:rsidP="000A0540">
      <w:pPr>
        <w:autoSpaceDE w:val="0"/>
        <w:autoSpaceDN w:val="0"/>
        <w:adjustRightInd w:val="0"/>
        <w:spacing w:line="240" w:lineRule="atLeast"/>
        <w:ind w:left="518"/>
        <w:jc w:val="thaiDistribute"/>
        <w:rPr>
          <w:rFonts w:cs="Times New Roman"/>
          <w:color w:val="000000"/>
          <w:szCs w:val="22"/>
          <w:lang w:bidi="th-TH"/>
        </w:rPr>
      </w:pPr>
    </w:p>
    <w:p w14:paraId="29F1B811" w14:textId="7B6F28A1" w:rsidR="00BD2289" w:rsidRPr="0012708E" w:rsidRDefault="00BD2289" w:rsidP="00BD2289">
      <w:pPr>
        <w:autoSpaceDE w:val="0"/>
        <w:autoSpaceDN w:val="0"/>
        <w:adjustRightInd w:val="0"/>
        <w:spacing w:line="240" w:lineRule="atLeast"/>
        <w:ind w:left="518"/>
        <w:jc w:val="thaiDistribute"/>
        <w:rPr>
          <w:rFonts w:cs="Times New Roman"/>
          <w:b/>
          <w:bCs/>
          <w:i/>
          <w:iCs/>
          <w:color w:val="000000"/>
          <w:szCs w:val="22"/>
          <w:lang w:bidi="th-TH"/>
        </w:rPr>
      </w:pPr>
      <w:r w:rsidRPr="0012708E">
        <w:rPr>
          <w:rFonts w:cs="Times New Roman"/>
          <w:b/>
          <w:bCs/>
          <w:i/>
          <w:iCs/>
          <w:color w:val="000000"/>
          <w:szCs w:val="22"/>
          <w:lang w:bidi="th-TH"/>
        </w:rPr>
        <w:t>Credit quality analysis</w:t>
      </w:r>
    </w:p>
    <w:p w14:paraId="392F2D3B" w14:textId="77777777" w:rsidR="00BD2289" w:rsidRPr="000A0540" w:rsidRDefault="00BD2289" w:rsidP="00BD2289">
      <w:pPr>
        <w:autoSpaceDE w:val="0"/>
        <w:autoSpaceDN w:val="0"/>
        <w:adjustRightInd w:val="0"/>
        <w:spacing w:line="240" w:lineRule="atLeast"/>
        <w:ind w:left="518"/>
        <w:jc w:val="thaiDistribute"/>
        <w:rPr>
          <w:rFonts w:cs="Times New Roman"/>
          <w:color w:val="000000"/>
          <w:szCs w:val="22"/>
          <w:lang w:bidi="th-TH"/>
        </w:rPr>
      </w:pPr>
    </w:p>
    <w:p w14:paraId="43F1DC01" w14:textId="7579823A" w:rsidR="00BD2289" w:rsidRPr="0012708E" w:rsidRDefault="00BD2289" w:rsidP="00BD2289">
      <w:pPr>
        <w:tabs>
          <w:tab w:val="left" w:pos="720"/>
        </w:tabs>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The following tables set out information about the credit quality as at </w:t>
      </w:r>
      <w:r w:rsidR="00382D71">
        <w:rPr>
          <w:rFonts w:cs="Times New Roman"/>
          <w:color w:val="000000"/>
          <w:szCs w:val="22"/>
          <w:lang w:bidi="th-TH"/>
        </w:rPr>
        <w:t xml:space="preserve">30 June 2025 and </w:t>
      </w:r>
      <w:r w:rsidR="000811F1" w:rsidRPr="0012708E">
        <w:rPr>
          <w:rFonts w:cs="Times New Roman"/>
          <w:color w:val="000000"/>
          <w:szCs w:val="22"/>
          <w:lang w:bidi="th-TH"/>
        </w:rPr>
        <w:t>31 December</w:t>
      </w:r>
      <w:r w:rsidR="00F07FC6">
        <w:rPr>
          <w:rFonts w:cs="Times New Roman"/>
          <w:color w:val="000000"/>
          <w:szCs w:val="22"/>
          <w:lang w:bidi="th-TH"/>
        </w:rPr>
        <w:t xml:space="preserve"> </w:t>
      </w:r>
      <w:r w:rsidR="00F24EAF">
        <w:rPr>
          <w:rFonts w:cs="Times New Roman"/>
          <w:color w:val="000000"/>
          <w:szCs w:val="22"/>
          <w:lang w:bidi="th-TH"/>
        </w:rPr>
        <w:t>202</w:t>
      </w:r>
      <w:r w:rsidR="00EB51C1">
        <w:rPr>
          <w:rFonts w:cs="Times New Roman"/>
          <w:color w:val="000000"/>
          <w:szCs w:val="22"/>
          <w:lang w:bidi="th-TH"/>
        </w:rPr>
        <w:t>4</w:t>
      </w:r>
      <w:r w:rsidR="00F24EAF">
        <w:rPr>
          <w:rFonts w:cs="Times New Roman"/>
          <w:color w:val="000000"/>
          <w:szCs w:val="22"/>
          <w:lang w:bidi="th-TH"/>
        </w:rPr>
        <w:t xml:space="preserve"> </w:t>
      </w:r>
      <w:r w:rsidRPr="0012708E">
        <w:rPr>
          <w:rFonts w:cs="Times New Roman"/>
          <w:color w:val="000000"/>
          <w:szCs w:val="22"/>
          <w:lang w:bidi="th-TH"/>
        </w:rPr>
        <w:t xml:space="preserve">without taking into account collateral or other credit enhancement. </w:t>
      </w:r>
    </w:p>
    <w:p w14:paraId="5164404E" w14:textId="0323B1C5" w:rsidR="00174ACB" w:rsidRDefault="009C4EFC" w:rsidP="00AA6956">
      <w:pPr>
        <w:rPr>
          <w:rFonts w:cs="Times New Roman"/>
          <w:color w:val="000000"/>
          <w:szCs w:val="22"/>
          <w:lang w:bidi="th-TH"/>
        </w:rPr>
      </w:pPr>
      <w:r>
        <w:rPr>
          <w:rFonts w:cs="Times New Roman"/>
          <w:color w:val="000000"/>
          <w:szCs w:val="22"/>
          <w:lang w:bidi="th-TH"/>
        </w:rPr>
        <w:br w:type="page"/>
      </w: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382D71" w:rsidRPr="00FD5FF3" w14:paraId="1C2DF0FD" w14:textId="77777777">
        <w:trPr>
          <w:tblHeader/>
        </w:trPr>
        <w:tc>
          <w:tcPr>
            <w:tcW w:w="3951" w:type="dxa"/>
            <w:vAlign w:val="center"/>
          </w:tcPr>
          <w:p w14:paraId="30EFE997" w14:textId="77777777" w:rsidR="00382D71" w:rsidRPr="00FD5FF3" w:rsidDel="00FE4E42" w:rsidRDefault="00382D71">
            <w:pPr>
              <w:spacing w:line="240" w:lineRule="atLeast"/>
              <w:ind w:right="-105"/>
              <w:jc w:val="center"/>
              <w:rPr>
                <w:rFonts w:cs="Times New Roman"/>
                <w:sz w:val="20"/>
                <w:rtl/>
                <w:cs/>
              </w:rPr>
            </w:pPr>
          </w:p>
        </w:tc>
        <w:tc>
          <w:tcPr>
            <w:tcW w:w="5246" w:type="dxa"/>
            <w:gridSpan w:val="7"/>
            <w:vAlign w:val="center"/>
          </w:tcPr>
          <w:p w14:paraId="7EE116A0" w14:textId="77777777" w:rsidR="00382D71" w:rsidRPr="00FD5FF3" w:rsidRDefault="00382D71">
            <w:pPr>
              <w:spacing w:line="240" w:lineRule="atLeast"/>
              <w:jc w:val="center"/>
              <w:rPr>
                <w:rFonts w:cs="Times New Roman"/>
                <w:sz w:val="20"/>
              </w:rPr>
            </w:pPr>
            <w:r w:rsidRPr="00FD5FF3">
              <w:rPr>
                <w:rFonts w:cs="Times New Roman"/>
                <w:b/>
                <w:bCs/>
                <w:color w:val="000000"/>
                <w:sz w:val="20"/>
              </w:rPr>
              <w:t xml:space="preserve">Consolidated </w:t>
            </w:r>
          </w:p>
        </w:tc>
      </w:tr>
      <w:tr w:rsidR="00382D71" w:rsidRPr="00FD5FF3" w14:paraId="15606B43" w14:textId="77777777">
        <w:trPr>
          <w:tblHeader/>
        </w:trPr>
        <w:tc>
          <w:tcPr>
            <w:tcW w:w="3951" w:type="dxa"/>
            <w:vAlign w:val="center"/>
          </w:tcPr>
          <w:p w14:paraId="2982CCF0" w14:textId="77777777" w:rsidR="00382D71" w:rsidRPr="00FD5FF3" w:rsidDel="00FE4E42" w:rsidRDefault="00382D71">
            <w:pPr>
              <w:spacing w:line="240" w:lineRule="atLeast"/>
              <w:ind w:right="-105"/>
              <w:jc w:val="center"/>
              <w:rPr>
                <w:rFonts w:cs="Times New Roman"/>
                <w:sz w:val="20"/>
                <w:rtl/>
                <w:cs/>
              </w:rPr>
            </w:pPr>
          </w:p>
        </w:tc>
        <w:tc>
          <w:tcPr>
            <w:tcW w:w="5246" w:type="dxa"/>
            <w:gridSpan w:val="7"/>
            <w:vAlign w:val="bottom"/>
          </w:tcPr>
          <w:p w14:paraId="19FCE16A" w14:textId="0E21388F" w:rsidR="00382D71" w:rsidRPr="00FD5FF3" w:rsidRDefault="00382D71">
            <w:pPr>
              <w:spacing w:line="240" w:lineRule="atLeast"/>
              <w:ind w:left="-120" w:right="-108"/>
              <w:jc w:val="center"/>
              <w:rPr>
                <w:rFonts w:cs="Times New Roman"/>
                <w:sz w:val="20"/>
              </w:rPr>
            </w:pPr>
            <w:r>
              <w:rPr>
                <w:rFonts w:cs="Times New Roman"/>
                <w:sz w:val="20"/>
              </w:rPr>
              <w:t>30 June 2025</w:t>
            </w:r>
          </w:p>
        </w:tc>
      </w:tr>
      <w:tr w:rsidR="00382D71" w:rsidRPr="00FD5FF3" w:rsidDel="00E60048" w14:paraId="1B6F43C2" w14:textId="77777777">
        <w:trPr>
          <w:tblHeader/>
        </w:trPr>
        <w:tc>
          <w:tcPr>
            <w:tcW w:w="3951" w:type="dxa"/>
            <w:vAlign w:val="center"/>
          </w:tcPr>
          <w:p w14:paraId="2EFFB552" w14:textId="77777777" w:rsidR="00382D71" w:rsidRPr="00FD5FF3" w:rsidDel="00FE4E42" w:rsidRDefault="00382D71">
            <w:pPr>
              <w:spacing w:line="240" w:lineRule="atLeast"/>
              <w:ind w:right="-105"/>
              <w:jc w:val="center"/>
              <w:rPr>
                <w:rFonts w:cs="Times New Roman"/>
                <w:sz w:val="20"/>
                <w:rtl/>
                <w:cs/>
              </w:rPr>
            </w:pPr>
          </w:p>
        </w:tc>
        <w:tc>
          <w:tcPr>
            <w:tcW w:w="1170" w:type="dxa"/>
            <w:vAlign w:val="bottom"/>
          </w:tcPr>
          <w:p w14:paraId="22DBC54F" w14:textId="77777777" w:rsidR="00382D71" w:rsidRPr="00FD5FF3" w:rsidDel="00E60048" w:rsidRDefault="00382D71">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642D3C37" w14:textId="77777777" w:rsidR="00382D71" w:rsidRPr="00FD5FF3" w:rsidRDefault="00382D71">
            <w:pPr>
              <w:spacing w:line="240" w:lineRule="atLeast"/>
              <w:ind w:left="-120" w:right="-108"/>
              <w:jc w:val="center"/>
              <w:rPr>
                <w:rFonts w:cs="Times New Roman"/>
                <w:sz w:val="20"/>
              </w:rPr>
            </w:pPr>
          </w:p>
        </w:tc>
        <w:tc>
          <w:tcPr>
            <w:tcW w:w="1089" w:type="dxa"/>
            <w:vAlign w:val="bottom"/>
          </w:tcPr>
          <w:p w14:paraId="366C05FD" w14:textId="77777777" w:rsidR="00382D71" w:rsidRPr="00FD5FF3" w:rsidDel="00E60048" w:rsidRDefault="00382D71">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692E85FC" w14:textId="77777777" w:rsidR="00382D71" w:rsidRPr="00FD5FF3" w:rsidRDefault="00382D71">
            <w:pPr>
              <w:spacing w:line="240" w:lineRule="atLeast"/>
              <w:ind w:left="-120" w:right="-108"/>
              <w:jc w:val="center"/>
              <w:rPr>
                <w:rFonts w:cs="Times New Roman"/>
                <w:sz w:val="20"/>
              </w:rPr>
            </w:pPr>
          </w:p>
        </w:tc>
        <w:tc>
          <w:tcPr>
            <w:tcW w:w="1098" w:type="dxa"/>
            <w:vAlign w:val="bottom"/>
          </w:tcPr>
          <w:p w14:paraId="38D714E6" w14:textId="77777777" w:rsidR="00382D71" w:rsidRPr="00FD5FF3" w:rsidRDefault="00382D71">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2E499B2A" w14:textId="77777777" w:rsidR="00382D71" w:rsidRPr="00FD5FF3" w:rsidRDefault="00382D71">
            <w:pPr>
              <w:spacing w:line="240" w:lineRule="atLeast"/>
              <w:ind w:left="-120" w:right="-108"/>
              <w:jc w:val="center"/>
              <w:rPr>
                <w:rFonts w:cs="Times New Roman"/>
                <w:sz w:val="20"/>
              </w:rPr>
            </w:pPr>
          </w:p>
        </w:tc>
        <w:tc>
          <w:tcPr>
            <w:tcW w:w="1079" w:type="dxa"/>
            <w:vAlign w:val="bottom"/>
          </w:tcPr>
          <w:p w14:paraId="58D26B67" w14:textId="77777777" w:rsidR="00382D71" w:rsidRPr="00FD5FF3" w:rsidDel="00E60048" w:rsidRDefault="00382D71">
            <w:pPr>
              <w:spacing w:line="240" w:lineRule="atLeast"/>
              <w:ind w:left="-120" w:right="-108"/>
              <w:jc w:val="center"/>
              <w:rPr>
                <w:rFonts w:cs="Times New Roman"/>
                <w:sz w:val="20"/>
              </w:rPr>
            </w:pPr>
            <w:r w:rsidRPr="00FD5FF3">
              <w:rPr>
                <w:rFonts w:cs="Times New Roman"/>
                <w:sz w:val="20"/>
              </w:rPr>
              <w:t>Total</w:t>
            </w:r>
          </w:p>
        </w:tc>
      </w:tr>
      <w:tr w:rsidR="00382D71" w:rsidRPr="00FD5FF3" w14:paraId="37998F4E" w14:textId="77777777">
        <w:trPr>
          <w:tblHeader/>
        </w:trPr>
        <w:tc>
          <w:tcPr>
            <w:tcW w:w="3951" w:type="dxa"/>
          </w:tcPr>
          <w:p w14:paraId="16872E30" w14:textId="77777777" w:rsidR="00382D71" w:rsidRPr="00FD5FF3" w:rsidDel="00FE4E42" w:rsidRDefault="00382D71">
            <w:pPr>
              <w:spacing w:line="240" w:lineRule="atLeast"/>
              <w:ind w:right="-105"/>
              <w:rPr>
                <w:rFonts w:cs="Times New Roman"/>
                <w:sz w:val="20"/>
                <w:rtl/>
                <w:cs/>
              </w:rPr>
            </w:pPr>
          </w:p>
        </w:tc>
        <w:tc>
          <w:tcPr>
            <w:tcW w:w="5246" w:type="dxa"/>
            <w:gridSpan w:val="7"/>
          </w:tcPr>
          <w:p w14:paraId="5B03B091" w14:textId="77777777" w:rsidR="00382D71" w:rsidRPr="00FD5FF3" w:rsidRDefault="00382D71">
            <w:pPr>
              <w:tabs>
                <w:tab w:val="decimal" w:pos="793"/>
              </w:tabs>
              <w:spacing w:line="240" w:lineRule="atLeast"/>
              <w:jc w:val="center"/>
              <w:rPr>
                <w:rFonts w:cs="Times New Roman"/>
                <w:sz w:val="20"/>
              </w:rPr>
            </w:pPr>
            <w:r w:rsidRPr="00FD5FF3">
              <w:rPr>
                <w:rFonts w:cs="Times New Roman"/>
                <w:i/>
                <w:iCs/>
                <w:sz w:val="20"/>
              </w:rPr>
              <w:t>(in thousand Baht)</w:t>
            </w:r>
          </w:p>
        </w:tc>
      </w:tr>
      <w:tr w:rsidR="00382D71" w:rsidRPr="00FD5FF3" w14:paraId="1F6D0F61" w14:textId="77777777">
        <w:trPr>
          <w:cantSplit/>
        </w:trPr>
        <w:tc>
          <w:tcPr>
            <w:tcW w:w="3951" w:type="dxa"/>
          </w:tcPr>
          <w:p w14:paraId="191B7B01" w14:textId="77777777" w:rsidR="00382D71" w:rsidRPr="00FD5FF3" w:rsidDel="00FE4E42" w:rsidRDefault="00382D71">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(assets)</w:t>
            </w:r>
          </w:p>
        </w:tc>
        <w:tc>
          <w:tcPr>
            <w:tcW w:w="5246" w:type="dxa"/>
            <w:gridSpan w:val="7"/>
          </w:tcPr>
          <w:p w14:paraId="4E4A9CC5" w14:textId="77777777" w:rsidR="00382D71" w:rsidRPr="00FD5FF3" w:rsidRDefault="00382D71">
            <w:pPr>
              <w:tabs>
                <w:tab w:val="decimal" w:pos="793"/>
              </w:tabs>
              <w:spacing w:line="240" w:lineRule="atLeast"/>
              <w:jc w:val="center"/>
              <w:rPr>
                <w:rFonts w:cs="Times New Roman"/>
                <w:i/>
                <w:iCs/>
                <w:sz w:val="20"/>
              </w:rPr>
            </w:pPr>
          </w:p>
        </w:tc>
      </w:tr>
      <w:tr w:rsidR="00686182" w:rsidRPr="00C40370" w14:paraId="651BFBA7" w14:textId="77777777">
        <w:trPr>
          <w:cantSplit/>
        </w:trPr>
        <w:tc>
          <w:tcPr>
            <w:tcW w:w="3951" w:type="dxa"/>
          </w:tcPr>
          <w:p w14:paraId="35F3BF9A" w14:textId="77777777" w:rsidR="00686182" w:rsidRPr="00C40370" w:rsidRDefault="00686182" w:rsidP="00686182">
            <w:pPr>
              <w:spacing w:line="240" w:lineRule="atLeast"/>
              <w:ind w:left="168" w:right="-105" w:hanging="168"/>
              <w:rPr>
                <w:rFonts w:cs="Times New Roman"/>
                <w:sz w:val="20"/>
                <w:rtl/>
                <w:cs/>
              </w:rPr>
            </w:pPr>
            <w:r w:rsidRPr="00C40370">
              <w:rPr>
                <w:rFonts w:cs="Times New Roman"/>
                <w:sz w:val="20"/>
              </w:rPr>
              <w:t>Current</w:t>
            </w:r>
          </w:p>
        </w:tc>
        <w:tc>
          <w:tcPr>
            <w:tcW w:w="1170" w:type="dxa"/>
            <w:vAlign w:val="bottom"/>
          </w:tcPr>
          <w:p w14:paraId="630A35BC" w14:textId="22E2A394" w:rsidR="00686182" w:rsidRPr="00AA6956" w:rsidRDefault="00686182" w:rsidP="00686182">
            <w:pPr>
              <w:tabs>
                <w:tab w:val="decimal" w:pos="880"/>
              </w:tabs>
              <w:spacing w:line="240" w:lineRule="atLeast"/>
              <w:ind w:left="-119" w:right="-137"/>
              <w:rPr>
                <w:rFonts w:eastAsia="AngsanaNew" w:cs="Times New Roman"/>
                <w:color w:val="000000" w:themeColor="text1"/>
                <w:sz w:val="20"/>
                <w:rtl/>
                <w:cs/>
                <w:lang w:eastAsia="en-GB" w:bidi="th-TH"/>
              </w:rPr>
            </w:pPr>
            <w:r w:rsidRPr="00AA6956">
              <w:rPr>
                <w:rFonts w:eastAsia="AngsanaNew" w:cs="Times New Roman"/>
                <w:color w:val="000000" w:themeColor="text1"/>
                <w:sz w:val="20"/>
                <w:cs/>
                <w:lang w:eastAsia="en-GB" w:bidi="th-TH"/>
              </w:rPr>
              <w:t>15</w:t>
            </w:r>
            <w:r w:rsidRPr="00AA6956">
              <w:rPr>
                <w:rFonts w:eastAsia="AngsanaNew" w:cs="Times New Roman"/>
                <w:color w:val="000000" w:themeColor="text1"/>
                <w:sz w:val="20"/>
                <w:lang w:eastAsia="en-GB" w:bidi="th-TH"/>
              </w:rPr>
              <w:t>,</w:t>
            </w:r>
            <w:r w:rsidRPr="00AA6956">
              <w:rPr>
                <w:rFonts w:eastAsia="AngsanaNew" w:cs="Times New Roman"/>
                <w:color w:val="000000" w:themeColor="text1"/>
                <w:sz w:val="20"/>
                <w:cs/>
                <w:lang w:eastAsia="en-GB" w:bidi="th-TH"/>
              </w:rPr>
              <w:t>595</w:t>
            </w:r>
            <w:r w:rsidRPr="00AA6956">
              <w:rPr>
                <w:rFonts w:eastAsia="AngsanaNew" w:cs="Times New Roman"/>
                <w:color w:val="000000" w:themeColor="text1"/>
                <w:sz w:val="20"/>
                <w:lang w:eastAsia="en-GB" w:bidi="th-TH"/>
              </w:rPr>
              <w:t>,</w:t>
            </w:r>
            <w:r w:rsidRPr="00AA6956">
              <w:rPr>
                <w:rFonts w:eastAsia="AngsanaNew" w:cs="Times New Roman"/>
                <w:color w:val="000000" w:themeColor="text1"/>
                <w:sz w:val="20"/>
                <w:cs/>
                <w:lang w:eastAsia="en-GB" w:bidi="th-TH"/>
              </w:rPr>
              <w:t>095</w:t>
            </w:r>
          </w:p>
        </w:tc>
        <w:tc>
          <w:tcPr>
            <w:tcW w:w="270" w:type="dxa"/>
          </w:tcPr>
          <w:p w14:paraId="19BC4F61" w14:textId="77777777" w:rsidR="00686182" w:rsidRPr="00AA6956" w:rsidRDefault="00686182" w:rsidP="00686182">
            <w:pPr>
              <w:tabs>
                <w:tab w:val="decimal" w:pos="871"/>
              </w:tabs>
              <w:spacing w:line="240" w:lineRule="atLeast"/>
              <w:ind w:left="-119" w:right="-137"/>
              <w:rPr>
                <w:rFonts w:eastAsia="AngsanaNew" w:cs="Times New Roman"/>
                <w:color w:val="000000" w:themeColor="text1"/>
                <w:sz w:val="20"/>
                <w:lang w:eastAsia="en-GB" w:bidi="th-TH"/>
              </w:rPr>
            </w:pPr>
          </w:p>
        </w:tc>
        <w:tc>
          <w:tcPr>
            <w:tcW w:w="1089" w:type="dxa"/>
            <w:tcBorders>
              <w:bottom w:val="single" w:sz="4" w:space="0" w:color="auto"/>
            </w:tcBorders>
          </w:tcPr>
          <w:p w14:paraId="683E0D29" w14:textId="0C7F5FBC" w:rsidR="00686182" w:rsidRPr="00AA6956" w:rsidRDefault="00686182" w:rsidP="00686182">
            <w:pPr>
              <w:tabs>
                <w:tab w:val="decimal" w:pos="790"/>
              </w:tabs>
              <w:spacing w:line="240" w:lineRule="atLeast"/>
              <w:ind w:left="-119" w:right="-137"/>
              <w:rPr>
                <w:rFonts w:eastAsia="AngsanaNew" w:cs="Times New Roman"/>
                <w:color w:val="000000" w:themeColor="text1"/>
                <w:sz w:val="20"/>
                <w:lang w:eastAsia="en-GB" w:bidi="th-TH"/>
              </w:rPr>
            </w:pPr>
            <w:r w:rsidRPr="00C40370">
              <w:rPr>
                <w:rFonts w:eastAsia="AngsanaNew" w:cs="Times New Roman"/>
                <w:color w:val="000000" w:themeColor="text1"/>
                <w:sz w:val="20"/>
                <w:lang w:eastAsia="en-GB"/>
              </w:rPr>
              <w:t>-</w:t>
            </w:r>
          </w:p>
        </w:tc>
        <w:tc>
          <w:tcPr>
            <w:tcW w:w="270" w:type="dxa"/>
          </w:tcPr>
          <w:p w14:paraId="2F8BBE54" w14:textId="77777777" w:rsidR="00686182" w:rsidRPr="00AA6956" w:rsidRDefault="00686182" w:rsidP="00686182">
            <w:pPr>
              <w:tabs>
                <w:tab w:val="decimal" w:pos="871"/>
              </w:tabs>
              <w:spacing w:line="240" w:lineRule="atLeast"/>
              <w:ind w:left="-119" w:right="-137"/>
              <w:rPr>
                <w:rFonts w:eastAsia="AngsanaNew" w:cs="Times New Roman"/>
                <w:color w:val="000000" w:themeColor="text1"/>
                <w:sz w:val="20"/>
                <w:lang w:eastAsia="en-GB" w:bidi="th-TH"/>
              </w:rPr>
            </w:pPr>
          </w:p>
        </w:tc>
        <w:tc>
          <w:tcPr>
            <w:tcW w:w="1098" w:type="dxa"/>
            <w:tcBorders>
              <w:bottom w:val="single" w:sz="4" w:space="0" w:color="auto"/>
            </w:tcBorders>
          </w:tcPr>
          <w:p w14:paraId="1F116D97" w14:textId="738D7A94" w:rsidR="00686182" w:rsidRPr="00AA6956" w:rsidRDefault="00686182" w:rsidP="00686182">
            <w:pPr>
              <w:tabs>
                <w:tab w:val="decimal" w:pos="874"/>
              </w:tabs>
              <w:spacing w:line="240" w:lineRule="atLeast"/>
              <w:ind w:left="-119" w:right="-137"/>
              <w:rPr>
                <w:rFonts w:eastAsia="AngsanaNew" w:cs="Times New Roman"/>
                <w:color w:val="000000" w:themeColor="text1"/>
                <w:sz w:val="20"/>
                <w:lang w:eastAsia="en-GB" w:bidi="th-TH"/>
              </w:rPr>
            </w:pPr>
            <w:r w:rsidRPr="00C40370">
              <w:rPr>
                <w:rFonts w:eastAsia="AngsanaNew" w:cs="Times New Roman"/>
                <w:color w:val="000000" w:themeColor="text1"/>
                <w:sz w:val="20"/>
                <w:lang w:eastAsia="en-GB"/>
              </w:rPr>
              <w:t>-</w:t>
            </w:r>
          </w:p>
        </w:tc>
        <w:tc>
          <w:tcPr>
            <w:tcW w:w="270" w:type="dxa"/>
          </w:tcPr>
          <w:p w14:paraId="7AA601DC" w14:textId="77777777" w:rsidR="00686182" w:rsidRPr="00AA6956" w:rsidRDefault="00686182" w:rsidP="00686182">
            <w:pPr>
              <w:tabs>
                <w:tab w:val="decimal" w:pos="871"/>
              </w:tabs>
              <w:spacing w:line="240" w:lineRule="atLeast"/>
              <w:ind w:left="-119" w:right="-137"/>
              <w:rPr>
                <w:rFonts w:eastAsia="AngsanaNew" w:cs="Times New Roman"/>
                <w:color w:val="000000" w:themeColor="text1"/>
                <w:sz w:val="20"/>
                <w:lang w:eastAsia="en-GB" w:bidi="th-TH"/>
              </w:rPr>
            </w:pPr>
          </w:p>
        </w:tc>
        <w:tc>
          <w:tcPr>
            <w:tcW w:w="1079" w:type="dxa"/>
            <w:tcBorders>
              <w:bottom w:val="single" w:sz="4" w:space="0" w:color="auto"/>
            </w:tcBorders>
            <w:vAlign w:val="bottom"/>
          </w:tcPr>
          <w:p w14:paraId="4DA2441D" w14:textId="591DFC41" w:rsidR="00686182" w:rsidRPr="00AA6956" w:rsidRDefault="00686182" w:rsidP="00686182">
            <w:pPr>
              <w:tabs>
                <w:tab w:val="decimal" w:pos="863"/>
              </w:tabs>
              <w:spacing w:line="240" w:lineRule="atLeast"/>
              <w:ind w:left="-119" w:right="-137"/>
              <w:rPr>
                <w:rFonts w:eastAsia="AngsanaNew" w:cs="Times New Roman"/>
                <w:color w:val="000000" w:themeColor="text1"/>
                <w:sz w:val="20"/>
                <w:lang w:eastAsia="en-GB" w:bidi="th-TH"/>
              </w:rPr>
            </w:pPr>
            <w:r w:rsidRPr="005D02BC">
              <w:rPr>
                <w:rFonts w:eastAsia="AngsanaNew" w:cs="Times New Roman"/>
                <w:color w:val="000000" w:themeColor="text1"/>
                <w:sz w:val="20"/>
                <w:cs/>
                <w:lang w:eastAsia="en-GB" w:bidi="th-TH"/>
              </w:rPr>
              <w:t>15</w:t>
            </w:r>
            <w:r w:rsidRPr="005D02BC">
              <w:rPr>
                <w:rFonts w:eastAsia="AngsanaNew" w:cs="Times New Roman"/>
                <w:color w:val="000000" w:themeColor="text1"/>
                <w:sz w:val="20"/>
                <w:lang w:eastAsia="en-GB" w:bidi="th-TH"/>
              </w:rPr>
              <w:t>,</w:t>
            </w:r>
            <w:r w:rsidRPr="005D02BC">
              <w:rPr>
                <w:rFonts w:eastAsia="AngsanaNew" w:cs="Times New Roman"/>
                <w:color w:val="000000" w:themeColor="text1"/>
                <w:sz w:val="20"/>
                <w:cs/>
                <w:lang w:eastAsia="en-GB" w:bidi="th-TH"/>
              </w:rPr>
              <w:t>595</w:t>
            </w:r>
            <w:r w:rsidRPr="005D02BC">
              <w:rPr>
                <w:rFonts w:eastAsia="AngsanaNew" w:cs="Times New Roman"/>
                <w:color w:val="000000" w:themeColor="text1"/>
                <w:sz w:val="20"/>
                <w:lang w:eastAsia="en-GB" w:bidi="th-TH"/>
              </w:rPr>
              <w:t>,</w:t>
            </w:r>
            <w:r w:rsidRPr="005D02BC">
              <w:rPr>
                <w:rFonts w:eastAsia="AngsanaNew" w:cs="Times New Roman"/>
                <w:color w:val="000000" w:themeColor="text1"/>
                <w:sz w:val="20"/>
                <w:cs/>
                <w:lang w:eastAsia="en-GB" w:bidi="th-TH"/>
              </w:rPr>
              <w:t>095</w:t>
            </w:r>
          </w:p>
        </w:tc>
      </w:tr>
      <w:tr w:rsidR="00686182" w:rsidRPr="00C40370" w14:paraId="6E954897" w14:textId="77777777">
        <w:trPr>
          <w:cantSplit/>
        </w:trPr>
        <w:tc>
          <w:tcPr>
            <w:tcW w:w="3951" w:type="dxa"/>
          </w:tcPr>
          <w:p w14:paraId="7D921DD1" w14:textId="77777777" w:rsidR="00686182" w:rsidRPr="00C40370" w:rsidRDefault="00686182" w:rsidP="00686182">
            <w:pPr>
              <w:spacing w:line="240" w:lineRule="atLeast"/>
              <w:ind w:left="168" w:right="-105" w:hanging="168"/>
              <w:rPr>
                <w:rFonts w:cs="Times New Roman"/>
                <w:sz w:val="20"/>
              </w:rPr>
            </w:pPr>
            <w:r w:rsidRPr="00C40370">
              <w:rPr>
                <w:rFonts w:cs="Times New Roman"/>
                <w:b/>
                <w:bCs/>
                <w:sz w:val="20"/>
              </w:rPr>
              <w:t>Net carrying amount</w:t>
            </w:r>
          </w:p>
        </w:tc>
        <w:tc>
          <w:tcPr>
            <w:tcW w:w="1170" w:type="dxa"/>
            <w:tcBorders>
              <w:top w:val="single" w:sz="4" w:space="0" w:color="auto"/>
              <w:bottom w:val="double" w:sz="4" w:space="0" w:color="auto"/>
            </w:tcBorders>
            <w:vAlign w:val="bottom"/>
          </w:tcPr>
          <w:p w14:paraId="698EC732" w14:textId="2815C04A" w:rsidR="00686182" w:rsidRPr="00AA6956" w:rsidRDefault="00686182" w:rsidP="00686182">
            <w:pPr>
              <w:tabs>
                <w:tab w:val="decimal" w:pos="880"/>
              </w:tabs>
              <w:spacing w:line="240" w:lineRule="atLeast"/>
              <w:ind w:left="-119" w:right="-137"/>
              <w:rPr>
                <w:rFonts w:eastAsia="AngsanaNew" w:cs="Times New Roman"/>
                <w:b/>
                <w:bCs/>
                <w:color w:val="000000" w:themeColor="text1"/>
                <w:sz w:val="20"/>
                <w:lang w:eastAsia="en-GB" w:bidi="th-TH"/>
              </w:rPr>
            </w:pPr>
            <w:r w:rsidRPr="00AA6956">
              <w:rPr>
                <w:rFonts w:eastAsia="AngsanaNew" w:cs="Times New Roman"/>
                <w:b/>
                <w:bCs/>
                <w:color w:val="000000" w:themeColor="text1"/>
                <w:sz w:val="20"/>
                <w:lang w:eastAsia="en-GB" w:bidi="th-TH"/>
              </w:rPr>
              <w:t>15,595,095</w:t>
            </w:r>
          </w:p>
        </w:tc>
        <w:tc>
          <w:tcPr>
            <w:tcW w:w="270" w:type="dxa"/>
          </w:tcPr>
          <w:p w14:paraId="257CB523" w14:textId="77777777" w:rsidR="00686182" w:rsidRPr="00AA6956" w:rsidRDefault="00686182" w:rsidP="00686182">
            <w:pPr>
              <w:tabs>
                <w:tab w:val="decimal" w:pos="871"/>
              </w:tabs>
              <w:spacing w:line="240" w:lineRule="atLeast"/>
              <w:ind w:left="-119" w:right="-137"/>
              <w:rPr>
                <w:rFonts w:eastAsia="AngsanaNew" w:cs="Times New Roman"/>
                <w:color w:val="000000" w:themeColor="text1"/>
                <w:sz w:val="20"/>
                <w:lang w:eastAsia="en-GB" w:bidi="th-TH"/>
              </w:rPr>
            </w:pPr>
          </w:p>
        </w:tc>
        <w:tc>
          <w:tcPr>
            <w:tcW w:w="1089" w:type="dxa"/>
            <w:tcBorders>
              <w:top w:val="single" w:sz="4" w:space="0" w:color="auto"/>
              <w:bottom w:val="double" w:sz="4" w:space="0" w:color="auto"/>
            </w:tcBorders>
          </w:tcPr>
          <w:p w14:paraId="3C3DCFBD" w14:textId="0D887163" w:rsidR="00686182" w:rsidRPr="00AA6956" w:rsidRDefault="00686182" w:rsidP="00686182">
            <w:pPr>
              <w:tabs>
                <w:tab w:val="decimal" w:pos="790"/>
              </w:tabs>
              <w:spacing w:line="240" w:lineRule="atLeast"/>
              <w:ind w:left="-119" w:right="-137"/>
              <w:rPr>
                <w:rFonts w:eastAsia="AngsanaNew" w:cs="Times New Roman"/>
                <w:color w:val="000000" w:themeColor="text1"/>
                <w:sz w:val="20"/>
                <w:lang w:eastAsia="en-GB" w:bidi="th-TH"/>
              </w:rPr>
            </w:pPr>
            <w:r w:rsidRPr="00C40370">
              <w:rPr>
                <w:rFonts w:eastAsia="AngsanaNew" w:cs="Times New Roman"/>
                <w:b/>
                <w:bCs/>
                <w:color w:val="000000" w:themeColor="text1"/>
                <w:sz w:val="20"/>
                <w:lang w:eastAsia="en-GB"/>
              </w:rPr>
              <w:t>-</w:t>
            </w:r>
          </w:p>
        </w:tc>
        <w:tc>
          <w:tcPr>
            <w:tcW w:w="270" w:type="dxa"/>
          </w:tcPr>
          <w:p w14:paraId="2A575F33" w14:textId="77777777" w:rsidR="00686182" w:rsidRPr="00AA6956" w:rsidRDefault="00686182" w:rsidP="00686182">
            <w:pPr>
              <w:tabs>
                <w:tab w:val="decimal" w:pos="871"/>
              </w:tabs>
              <w:spacing w:line="240" w:lineRule="atLeast"/>
              <w:ind w:left="-119" w:right="-137"/>
              <w:rPr>
                <w:rFonts w:eastAsia="AngsanaNew" w:cs="Times New Roman"/>
                <w:color w:val="000000" w:themeColor="text1"/>
                <w:sz w:val="20"/>
                <w:lang w:eastAsia="en-GB" w:bidi="th-TH"/>
              </w:rPr>
            </w:pPr>
          </w:p>
        </w:tc>
        <w:tc>
          <w:tcPr>
            <w:tcW w:w="1098" w:type="dxa"/>
            <w:tcBorders>
              <w:top w:val="single" w:sz="4" w:space="0" w:color="auto"/>
              <w:bottom w:val="double" w:sz="4" w:space="0" w:color="auto"/>
            </w:tcBorders>
          </w:tcPr>
          <w:p w14:paraId="74EC03B0" w14:textId="15A4884A" w:rsidR="00686182" w:rsidRPr="00AA6956" w:rsidRDefault="00686182" w:rsidP="00686182">
            <w:pPr>
              <w:tabs>
                <w:tab w:val="decimal" w:pos="874"/>
              </w:tabs>
              <w:spacing w:line="240" w:lineRule="atLeast"/>
              <w:ind w:left="-119" w:right="-137"/>
              <w:rPr>
                <w:rFonts w:eastAsia="AngsanaNew" w:cs="Times New Roman"/>
                <w:color w:val="000000" w:themeColor="text1"/>
                <w:sz w:val="20"/>
                <w:lang w:eastAsia="en-GB" w:bidi="th-TH"/>
              </w:rPr>
            </w:pPr>
            <w:r w:rsidRPr="00C40370">
              <w:rPr>
                <w:rFonts w:eastAsia="AngsanaNew" w:cs="Times New Roman"/>
                <w:b/>
                <w:bCs/>
                <w:color w:val="000000" w:themeColor="text1"/>
                <w:sz w:val="20"/>
                <w:lang w:eastAsia="en-GB"/>
              </w:rPr>
              <w:t>-</w:t>
            </w:r>
          </w:p>
        </w:tc>
        <w:tc>
          <w:tcPr>
            <w:tcW w:w="270" w:type="dxa"/>
          </w:tcPr>
          <w:p w14:paraId="1D5660D0" w14:textId="77777777" w:rsidR="00686182" w:rsidRPr="00AA6956" w:rsidRDefault="00686182" w:rsidP="00686182">
            <w:pPr>
              <w:tabs>
                <w:tab w:val="decimal" w:pos="871"/>
              </w:tabs>
              <w:spacing w:line="240" w:lineRule="atLeast"/>
              <w:ind w:left="-119" w:right="-137"/>
              <w:rPr>
                <w:rFonts w:eastAsia="AngsanaNew" w:cs="Times New Roman"/>
                <w:color w:val="000000" w:themeColor="text1"/>
                <w:sz w:val="20"/>
                <w:lang w:eastAsia="en-GB" w:bidi="th-TH"/>
              </w:rPr>
            </w:pPr>
          </w:p>
        </w:tc>
        <w:tc>
          <w:tcPr>
            <w:tcW w:w="1079" w:type="dxa"/>
            <w:tcBorders>
              <w:top w:val="single" w:sz="4" w:space="0" w:color="auto"/>
              <w:bottom w:val="double" w:sz="4" w:space="0" w:color="auto"/>
            </w:tcBorders>
            <w:vAlign w:val="bottom"/>
          </w:tcPr>
          <w:p w14:paraId="15CCD85E" w14:textId="6E63204E" w:rsidR="00686182" w:rsidRPr="00AA6956" w:rsidRDefault="00686182" w:rsidP="00686182">
            <w:pPr>
              <w:tabs>
                <w:tab w:val="decimal" w:pos="863"/>
              </w:tabs>
              <w:spacing w:line="240" w:lineRule="atLeast"/>
              <w:ind w:left="-119" w:right="-137"/>
              <w:rPr>
                <w:rFonts w:eastAsia="AngsanaNew" w:cs="Times New Roman"/>
                <w:color w:val="000000" w:themeColor="text1"/>
                <w:sz w:val="20"/>
                <w:lang w:eastAsia="en-GB" w:bidi="th-TH"/>
              </w:rPr>
            </w:pPr>
            <w:r w:rsidRPr="005D02BC">
              <w:rPr>
                <w:rFonts w:eastAsia="AngsanaNew" w:cs="Times New Roman"/>
                <w:b/>
                <w:bCs/>
                <w:color w:val="000000" w:themeColor="text1"/>
                <w:sz w:val="20"/>
                <w:lang w:eastAsia="en-GB" w:bidi="th-TH"/>
              </w:rPr>
              <w:t>15,595,095</w:t>
            </w:r>
          </w:p>
        </w:tc>
      </w:tr>
    </w:tbl>
    <w:p w14:paraId="68AF878C" w14:textId="77777777" w:rsidR="00382D71" w:rsidRPr="000A0540" w:rsidRDefault="00382D71" w:rsidP="000A0540">
      <w:pPr>
        <w:autoSpaceDE w:val="0"/>
        <w:autoSpaceDN w:val="0"/>
        <w:adjustRightInd w:val="0"/>
        <w:spacing w:line="240" w:lineRule="atLeast"/>
        <w:ind w:left="518"/>
        <w:jc w:val="thaiDistribute"/>
        <w:rPr>
          <w:rFonts w:cs="Times New Roman"/>
          <w:color w:val="000000"/>
          <w:szCs w:val="22"/>
          <w:lang w:bidi="th-TH"/>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174ACB" w:rsidRPr="00CD43D0" w14:paraId="5DA9038A" w14:textId="77777777" w:rsidTr="00080F43">
        <w:trPr>
          <w:tblHeader/>
        </w:trPr>
        <w:tc>
          <w:tcPr>
            <w:tcW w:w="3951" w:type="dxa"/>
            <w:vAlign w:val="center"/>
          </w:tcPr>
          <w:p w14:paraId="40306CC0" w14:textId="77777777" w:rsidR="00174ACB" w:rsidRPr="00FD5FF3" w:rsidDel="00FE4E42" w:rsidRDefault="00174ACB" w:rsidP="00080F43">
            <w:pPr>
              <w:spacing w:line="240" w:lineRule="atLeast"/>
              <w:ind w:right="-105"/>
              <w:jc w:val="center"/>
              <w:rPr>
                <w:rFonts w:cs="Times New Roman"/>
                <w:sz w:val="20"/>
                <w:rtl/>
                <w:cs/>
              </w:rPr>
            </w:pPr>
          </w:p>
        </w:tc>
        <w:tc>
          <w:tcPr>
            <w:tcW w:w="5246" w:type="dxa"/>
            <w:gridSpan w:val="7"/>
            <w:vAlign w:val="center"/>
          </w:tcPr>
          <w:p w14:paraId="1CC8C7E3" w14:textId="77777777" w:rsidR="00174ACB" w:rsidRPr="00FD5FF3" w:rsidRDefault="00174ACB" w:rsidP="00080F43">
            <w:pPr>
              <w:spacing w:line="240" w:lineRule="atLeast"/>
              <w:jc w:val="center"/>
              <w:rPr>
                <w:rFonts w:cs="Times New Roman"/>
                <w:sz w:val="20"/>
              </w:rPr>
            </w:pPr>
            <w:r w:rsidRPr="00FD5FF3">
              <w:rPr>
                <w:rFonts w:cs="Times New Roman"/>
                <w:b/>
                <w:bCs/>
                <w:color w:val="000000"/>
                <w:sz w:val="20"/>
              </w:rPr>
              <w:t xml:space="preserve">Consolidated </w:t>
            </w:r>
          </w:p>
        </w:tc>
      </w:tr>
      <w:tr w:rsidR="00174ACB" w:rsidRPr="00CD43D0" w:rsidDel="00E60048" w14:paraId="07CC13EF" w14:textId="77777777" w:rsidTr="00080F43">
        <w:trPr>
          <w:tblHeader/>
        </w:trPr>
        <w:tc>
          <w:tcPr>
            <w:tcW w:w="3951" w:type="dxa"/>
            <w:vAlign w:val="center"/>
          </w:tcPr>
          <w:p w14:paraId="37F9A830" w14:textId="77777777" w:rsidR="00174ACB" w:rsidRPr="00FD5FF3" w:rsidDel="00FE4E42" w:rsidRDefault="00174ACB" w:rsidP="00080F43">
            <w:pPr>
              <w:spacing w:line="240" w:lineRule="atLeast"/>
              <w:ind w:right="-105"/>
              <w:jc w:val="center"/>
              <w:rPr>
                <w:rFonts w:cs="Times New Roman"/>
                <w:sz w:val="20"/>
                <w:rtl/>
                <w:cs/>
              </w:rPr>
            </w:pPr>
          </w:p>
        </w:tc>
        <w:tc>
          <w:tcPr>
            <w:tcW w:w="5246" w:type="dxa"/>
            <w:gridSpan w:val="7"/>
            <w:vAlign w:val="bottom"/>
          </w:tcPr>
          <w:p w14:paraId="7FB61838" w14:textId="40C8A0B7" w:rsidR="00174ACB" w:rsidRPr="00FD5FF3" w:rsidRDefault="00382D71" w:rsidP="00080F43">
            <w:pPr>
              <w:spacing w:line="240" w:lineRule="atLeast"/>
              <w:ind w:left="-120" w:right="-108"/>
              <w:jc w:val="center"/>
              <w:rPr>
                <w:rFonts w:cs="Times New Roman"/>
                <w:sz w:val="20"/>
              </w:rPr>
            </w:pPr>
            <w:r>
              <w:rPr>
                <w:rFonts w:cs="Times New Roman"/>
                <w:sz w:val="20"/>
              </w:rPr>
              <w:t>31 December 2024</w:t>
            </w:r>
          </w:p>
        </w:tc>
      </w:tr>
      <w:tr w:rsidR="00174ACB" w:rsidRPr="00CD43D0" w:rsidDel="00E60048" w14:paraId="61028A5C" w14:textId="77777777" w:rsidTr="00080F43">
        <w:trPr>
          <w:tblHeader/>
        </w:trPr>
        <w:tc>
          <w:tcPr>
            <w:tcW w:w="3951" w:type="dxa"/>
            <w:vAlign w:val="center"/>
          </w:tcPr>
          <w:p w14:paraId="3B256768" w14:textId="77777777" w:rsidR="00174ACB" w:rsidRPr="00FD5FF3" w:rsidDel="00FE4E42" w:rsidRDefault="00174ACB" w:rsidP="00080F43">
            <w:pPr>
              <w:spacing w:line="240" w:lineRule="atLeast"/>
              <w:ind w:right="-105"/>
              <w:jc w:val="center"/>
              <w:rPr>
                <w:rFonts w:cs="Times New Roman"/>
                <w:sz w:val="20"/>
                <w:rtl/>
                <w:cs/>
              </w:rPr>
            </w:pPr>
          </w:p>
        </w:tc>
        <w:tc>
          <w:tcPr>
            <w:tcW w:w="1170" w:type="dxa"/>
            <w:vAlign w:val="bottom"/>
          </w:tcPr>
          <w:p w14:paraId="24FCC15F"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0F932305" w14:textId="77777777" w:rsidR="00174ACB" w:rsidRPr="00FD5FF3" w:rsidRDefault="00174ACB" w:rsidP="00080F43">
            <w:pPr>
              <w:spacing w:line="240" w:lineRule="atLeast"/>
              <w:ind w:left="-120" w:right="-108"/>
              <w:jc w:val="center"/>
              <w:rPr>
                <w:rFonts w:cs="Times New Roman"/>
                <w:sz w:val="20"/>
              </w:rPr>
            </w:pPr>
          </w:p>
        </w:tc>
        <w:tc>
          <w:tcPr>
            <w:tcW w:w="1089" w:type="dxa"/>
            <w:vAlign w:val="bottom"/>
          </w:tcPr>
          <w:p w14:paraId="1AB33190"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6781245F" w14:textId="77777777" w:rsidR="00174ACB" w:rsidRPr="00FD5FF3" w:rsidRDefault="00174ACB" w:rsidP="00080F43">
            <w:pPr>
              <w:spacing w:line="240" w:lineRule="atLeast"/>
              <w:ind w:left="-120" w:right="-108"/>
              <w:jc w:val="center"/>
              <w:rPr>
                <w:rFonts w:cs="Times New Roman"/>
                <w:sz w:val="20"/>
              </w:rPr>
            </w:pPr>
          </w:p>
        </w:tc>
        <w:tc>
          <w:tcPr>
            <w:tcW w:w="1098" w:type="dxa"/>
            <w:vAlign w:val="bottom"/>
          </w:tcPr>
          <w:p w14:paraId="605D4027" w14:textId="77777777" w:rsidR="00174ACB" w:rsidRPr="00FD5FF3" w:rsidRDefault="00174ACB" w:rsidP="00080F43">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74730ABB" w14:textId="77777777" w:rsidR="00174ACB" w:rsidRPr="00FD5FF3" w:rsidRDefault="00174ACB" w:rsidP="00080F43">
            <w:pPr>
              <w:spacing w:line="240" w:lineRule="atLeast"/>
              <w:ind w:left="-120" w:right="-108"/>
              <w:jc w:val="center"/>
              <w:rPr>
                <w:rFonts w:cs="Times New Roman"/>
                <w:sz w:val="20"/>
              </w:rPr>
            </w:pPr>
          </w:p>
        </w:tc>
        <w:tc>
          <w:tcPr>
            <w:tcW w:w="1079" w:type="dxa"/>
            <w:vAlign w:val="bottom"/>
          </w:tcPr>
          <w:p w14:paraId="7C6F9DB8" w14:textId="77777777" w:rsidR="00174ACB" w:rsidRPr="00FD5FF3" w:rsidDel="00E60048" w:rsidRDefault="00174ACB" w:rsidP="00080F43">
            <w:pPr>
              <w:spacing w:line="240" w:lineRule="atLeast"/>
              <w:ind w:left="-120" w:right="-108"/>
              <w:jc w:val="center"/>
              <w:rPr>
                <w:rFonts w:cs="Times New Roman"/>
                <w:sz w:val="20"/>
              </w:rPr>
            </w:pPr>
            <w:r w:rsidRPr="00FD5FF3">
              <w:rPr>
                <w:rFonts w:cs="Times New Roman"/>
                <w:sz w:val="20"/>
              </w:rPr>
              <w:t>Total</w:t>
            </w:r>
          </w:p>
        </w:tc>
      </w:tr>
      <w:tr w:rsidR="00174ACB" w:rsidRPr="00CD43D0" w14:paraId="56F421DF" w14:textId="77777777" w:rsidTr="00080F43">
        <w:trPr>
          <w:tblHeader/>
        </w:trPr>
        <w:tc>
          <w:tcPr>
            <w:tcW w:w="3951" w:type="dxa"/>
          </w:tcPr>
          <w:p w14:paraId="3982E8A1" w14:textId="77777777" w:rsidR="00174ACB" w:rsidRPr="00FD5FF3" w:rsidDel="00FE4E42" w:rsidRDefault="00174ACB" w:rsidP="00080F43">
            <w:pPr>
              <w:spacing w:line="240" w:lineRule="atLeast"/>
              <w:ind w:right="-105"/>
              <w:rPr>
                <w:rFonts w:cs="Times New Roman"/>
                <w:sz w:val="20"/>
                <w:rtl/>
                <w:cs/>
              </w:rPr>
            </w:pPr>
          </w:p>
        </w:tc>
        <w:tc>
          <w:tcPr>
            <w:tcW w:w="5246" w:type="dxa"/>
            <w:gridSpan w:val="7"/>
          </w:tcPr>
          <w:p w14:paraId="6E232FF8" w14:textId="77777777" w:rsidR="00174ACB" w:rsidRPr="00FD5FF3" w:rsidRDefault="00174ACB" w:rsidP="00080F43">
            <w:pPr>
              <w:tabs>
                <w:tab w:val="decimal" w:pos="793"/>
              </w:tabs>
              <w:spacing w:line="240" w:lineRule="atLeast"/>
              <w:jc w:val="center"/>
              <w:rPr>
                <w:rFonts w:cs="Times New Roman"/>
                <w:sz w:val="20"/>
              </w:rPr>
            </w:pPr>
            <w:r w:rsidRPr="00FD5FF3">
              <w:rPr>
                <w:rFonts w:cs="Times New Roman"/>
                <w:i/>
                <w:iCs/>
                <w:sz w:val="20"/>
              </w:rPr>
              <w:t>(in thousand Baht)</w:t>
            </w:r>
          </w:p>
        </w:tc>
      </w:tr>
      <w:tr w:rsidR="00174ACB" w:rsidRPr="00CD43D0" w14:paraId="25A58DC4" w14:textId="77777777" w:rsidTr="00080F43">
        <w:trPr>
          <w:cantSplit/>
        </w:trPr>
        <w:tc>
          <w:tcPr>
            <w:tcW w:w="3951" w:type="dxa"/>
          </w:tcPr>
          <w:p w14:paraId="6EC44DB0" w14:textId="77777777" w:rsidR="00174ACB" w:rsidRPr="00FD5FF3" w:rsidDel="00FE4E42" w:rsidRDefault="00174ACB" w:rsidP="00080F43">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(assets)</w:t>
            </w:r>
          </w:p>
        </w:tc>
        <w:tc>
          <w:tcPr>
            <w:tcW w:w="5246" w:type="dxa"/>
            <w:gridSpan w:val="7"/>
          </w:tcPr>
          <w:p w14:paraId="7BE5456E" w14:textId="77777777" w:rsidR="00174ACB" w:rsidRPr="00FD5FF3" w:rsidRDefault="00174ACB" w:rsidP="00080F43">
            <w:pPr>
              <w:tabs>
                <w:tab w:val="decimal" w:pos="793"/>
              </w:tabs>
              <w:spacing w:line="240" w:lineRule="atLeast"/>
              <w:jc w:val="center"/>
              <w:rPr>
                <w:rFonts w:cs="Times New Roman"/>
                <w:i/>
                <w:iCs/>
                <w:sz w:val="20"/>
              </w:rPr>
            </w:pPr>
          </w:p>
        </w:tc>
      </w:tr>
      <w:tr w:rsidR="00872D5F" w:rsidRPr="00CD43D0" w14:paraId="5D4E7BC9" w14:textId="77777777">
        <w:trPr>
          <w:cantSplit/>
        </w:trPr>
        <w:tc>
          <w:tcPr>
            <w:tcW w:w="3951" w:type="dxa"/>
          </w:tcPr>
          <w:p w14:paraId="5B3C54F8" w14:textId="77777777" w:rsidR="00872D5F" w:rsidRPr="00C40370" w:rsidRDefault="00872D5F" w:rsidP="00872D5F">
            <w:pPr>
              <w:spacing w:line="240" w:lineRule="atLeast"/>
              <w:ind w:left="168" w:right="-105" w:hanging="168"/>
              <w:rPr>
                <w:rFonts w:cs="Times New Roman"/>
                <w:sz w:val="20"/>
                <w:rtl/>
                <w:cs/>
              </w:rPr>
            </w:pPr>
            <w:r w:rsidRPr="00C40370">
              <w:rPr>
                <w:rFonts w:cs="Times New Roman"/>
                <w:sz w:val="20"/>
              </w:rPr>
              <w:t>Current</w:t>
            </w:r>
          </w:p>
        </w:tc>
        <w:tc>
          <w:tcPr>
            <w:tcW w:w="1170" w:type="dxa"/>
            <w:vAlign w:val="bottom"/>
          </w:tcPr>
          <w:p w14:paraId="349493D9" w14:textId="7D22A146" w:rsidR="00872D5F" w:rsidRPr="00C40370" w:rsidRDefault="00872D5F" w:rsidP="00872D5F">
            <w:pPr>
              <w:tabs>
                <w:tab w:val="decimal" w:pos="880"/>
              </w:tabs>
              <w:spacing w:line="240" w:lineRule="atLeast"/>
              <w:ind w:left="-119" w:right="-137"/>
              <w:rPr>
                <w:rFonts w:cs="Times New Roman"/>
                <w:sz w:val="20"/>
                <w:rtl/>
                <w:cs/>
                <w:lang w:bidi="th-TH"/>
              </w:rPr>
            </w:pPr>
            <w:r w:rsidRPr="00C40370">
              <w:rPr>
                <w:rFonts w:eastAsia="AngsanaNew" w:cs="Times New Roman"/>
                <w:color w:val="000000" w:themeColor="text1"/>
                <w:sz w:val="20"/>
                <w:cs/>
                <w:lang w:eastAsia="en-GB" w:bidi="th-TH"/>
              </w:rPr>
              <w:t>16</w:t>
            </w:r>
            <w:r w:rsidRPr="00C40370">
              <w:rPr>
                <w:rFonts w:eastAsia="AngsanaNew" w:cs="Times New Roman"/>
                <w:color w:val="000000" w:themeColor="text1"/>
                <w:sz w:val="20"/>
                <w:lang w:eastAsia="en-GB"/>
              </w:rPr>
              <w:t>,</w:t>
            </w:r>
            <w:r w:rsidRPr="00C40370">
              <w:rPr>
                <w:rFonts w:eastAsia="AngsanaNew" w:cs="Times New Roman"/>
                <w:color w:val="000000" w:themeColor="text1"/>
                <w:sz w:val="20"/>
                <w:cs/>
                <w:lang w:eastAsia="en-GB" w:bidi="th-TH"/>
              </w:rPr>
              <w:t>346</w:t>
            </w:r>
            <w:r w:rsidRPr="00C40370">
              <w:rPr>
                <w:rFonts w:eastAsia="AngsanaNew" w:cs="Times New Roman"/>
                <w:color w:val="000000" w:themeColor="text1"/>
                <w:sz w:val="20"/>
                <w:lang w:eastAsia="en-GB"/>
              </w:rPr>
              <w:t>,</w:t>
            </w:r>
            <w:r w:rsidRPr="00C40370">
              <w:rPr>
                <w:rFonts w:eastAsia="AngsanaNew" w:cs="Times New Roman"/>
                <w:color w:val="000000" w:themeColor="text1"/>
                <w:sz w:val="20"/>
                <w:cs/>
                <w:lang w:eastAsia="en-GB" w:bidi="th-TH"/>
              </w:rPr>
              <w:t>703</w:t>
            </w:r>
          </w:p>
        </w:tc>
        <w:tc>
          <w:tcPr>
            <w:tcW w:w="270" w:type="dxa"/>
          </w:tcPr>
          <w:p w14:paraId="42F8B8EF" w14:textId="77777777" w:rsidR="00872D5F" w:rsidRPr="00C40370" w:rsidRDefault="00872D5F" w:rsidP="00872D5F">
            <w:pPr>
              <w:tabs>
                <w:tab w:val="decimal" w:pos="871"/>
              </w:tabs>
              <w:spacing w:line="240" w:lineRule="atLeast"/>
              <w:ind w:left="-119" w:right="-137"/>
              <w:rPr>
                <w:rFonts w:cs="Times New Roman"/>
                <w:sz w:val="20"/>
              </w:rPr>
            </w:pPr>
          </w:p>
        </w:tc>
        <w:tc>
          <w:tcPr>
            <w:tcW w:w="1089" w:type="dxa"/>
            <w:tcBorders>
              <w:bottom w:val="single" w:sz="4" w:space="0" w:color="auto"/>
            </w:tcBorders>
          </w:tcPr>
          <w:p w14:paraId="5ADB7F24" w14:textId="2C84D8D7" w:rsidR="00872D5F" w:rsidRPr="00C40370" w:rsidRDefault="00872D5F" w:rsidP="00872D5F">
            <w:pPr>
              <w:tabs>
                <w:tab w:val="decimal" w:pos="790"/>
              </w:tabs>
              <w:spacing w:line="240" w:lineRule="atLeast"/>
              <w:ind w:left="-119" w:right="-137"/>
              <w:rPr>
                <w:rFonts w:cs="Times New Roman"/>
                <w:sz w:val="20"/>
              </w:rPr>
            </w:pPr>
            <w:r w:rsidRPr="00C40370">
              <w:rPr>
                <w:rFonts w:eastAsia="AngsanaNew" w:cs="Times New Roman"/>
                <w:color w:val="000000" w:themeColor="text1"/>
                <w:sz w:val="20"/>
                <w:lang w:eastAsia="en-GB"/>
              </w:rPr>
              <w:t>-</w:t>
            </w:r>
          </w:p>
        </w:tc>
        <w:tc>
          <w:tcPr>
            <w:tcW w:w="270" w:type="dxa"/>
          </w:tcPr>
          <w:p w14:paraId="31A96B82" w14:textId="77777777" w:rsidR="00872D5F" w:rsidRPr="00C40370" w:rsidRDefault="00872D5F" w:rsidP="00872D5F">
            <w:pPr>
              <w:tabs>
                <w:tab w:val="decimal" w:pos="871"/>
              </w:tabs>
              <w:spacing w:line="240" w:lineRule="atLeast"/>
              <w:ind w:left="-119" w:right="-137"/>
              <w:rPr>
                <w:rFonts w:cs="Times New Roman"/>
                <w:sz w:val="20"/>
              </w:rPr>
            </w:pPr>
          </w:p>
        </w:tc>
        <w:tc>
          <w:tcPr>
            <w:tcW w:w="1098" w:type="dxa"/>
            <w:tcBorders>
              <w:bottom w:val="single" w:sz="4" w:space="0" w:color="auto"/>
            </w:tcBorders>
          </w:tcPr>
          <w:p w14:paraId="4B8E357D" w14:textId="7F7F6AFF" w:rsidR="00872D5F" w:rsidRPr="00C40370" w:rsidRDefault="00872D5F" w:rsidP="00872D5F">
            <w:pPr>
              <w:tabs>
                <w:tab w:val="decimal" w:pos="874"/>
              </w:tabs>
              <w:spacing w:line="240" w:lineRule="atLeast"/>
              <w:ind w:left="-119" w:right="-137"/>
              <w:rPr>
                <w:rFonts w:cs="Times New Roman"/>
                <w:sz w:val="20"/>
              </w:rPr>
            </w:pPr>
            <w:r w:rsidRPr="00C40370">
              <w:rPr>
                <w:rFonts w:eastAsia="AngsanaNew" w:cs="Times New Roman"/>
                <w:color w:val="000000" w:themeColor="text1"/>
                <w:sz w:val="20"/>
                <w:lang w:eastAsia="en-GB"/>
              </w:rPr>
              <w:t>-</w:t>
            </w:r>
          </w:p>
        </w:tc>
        <w:tc>
          <w:tcPr>
            <w:tcW w:w="270" w:type="dxa"/>
          </w:tcPr>
          <w:p w14:paraId="29A6DF64" w14:textId="77777777" w:rsidR="00872D5F" w:rsidRPr="00C40370" w:rsidRDefault="00872D5F" w:rsidP="00872D5F">
            <w:pPr>
              <w:tabs>
                <w:tab w:val="decimal" w:pos="871"/>
              </w:tabs>
              <w:spacing w:line="240" w:lineRule="atLeast"/>
              <w:ind w:left="-119" w:right="-137"/>
              <w:rPr>
                <w:rFonts w:cs="Times New Roman"/>
                <w:sz w:val="20"/>
              </w:rPr>
            </w:pPr>
          </w:p>
        </w:tc>
        <w:tc>
          <w:tcPr>
            <w:tcW w:w="1079" w:type="dxa"/>
            <w:tcBorders>
              <w:bottom w:val="single" w:sz="4" w:space="0" w:color="auto"/>
            </w:tcBorders>
            <w:vAlign w:val="bottom"/>
          </w:tcPr>
          <w:p w14:paraId="01D4D726" w14:textId="49344FA2" w:rsidR="00872D5F" w:rsidRPr="00C40370" w:rsidRDefault="00872D5F" w:rsidP="00872D5F">
            <w:pPr>
              <w:tabs>
                <w:tab w:val="decimal" w:pos="863"/>
              </w:tabs>
              <w:spacing w:line="240" w:lineRule="atLeast"/>
              <w:ind w:left="-119" w:right="-137"/>
              <w:rPr>
                <w:rFonts w:cs="Times New Roman"/>
                <w:sz w:val="20"/>
              </w:rPr>
            </w:pPr>
            <w:r w:rsidRPr="00C40370">
              <w:rPr>
                <w:rFonts w:eastAsia="AngsanaNew" w:cs="Times New Roman"/>
                <w:color w:val="000000" w:themeColor="text1"/>
                <w:sz w:val="20"/>
                <w:cs/>
                <w:lang w:eastAsia="en-GB" w:bidi="th-TH"/>
              </w:rPr>
              <w:t>16</w:t>
            </w:r>
            <w:r w:rsidRPr="00C40370">
              <w:rPr>
                <w:rFonts w:eastAsia="AngsanaNew" w:cs="Times New Roman"/>
                <w:color w:val="000000" w:themeColor="text1"/>
                <w:sz w:val="20"/>
                <w:lang w:eastAsia="en-GB"/>
              </w:rPr>
              <w:t>,</w:t>
            </w:r>
            <w:r w:rsidRPr="00C40370">
              <w:rPr>
                <w:rFonts w:eastAsia="AngsanaNew" w:cs="Times New Roman"/>
                <w:color w:val="000000" w:themeColor="text1"/>
                <w:sz w:val="20"/>
                <w:cs/>
                <w:lang w:eastAsia="en-GB" w:bidi="th-TH"/>
              </w:rPr>
              <w:t>346</w:t>
            </w:r>
            <w:r w:rsidRPr="00C40370">
              <w:rPr>
                <w:rFonts w:eastAsia="AngsanaNew" w:cs="Times New Roman"/>
                <w:color w:val="000000" w:themeColor="text1"/>
                <w:sz w:val="20"/>
                <w:lang w:eastAsia="en-GB"/>
              </w:rPr>
              <w:t>,</w:t>
            </w:r>
            <w:r w:rsidRPr="00C40370">
              <w:rPr>
                <w:rFonts w:eastAsia="AngsanaNew" w:cs="Times New Roman"/>
                <w:color w:val="000000" w:themeColor="text1"/>
                <w:sz w:val="20"/>
                <w:cs/>
                <w:lang w:eastAsia="en-GB" w:bidi="th-TH"/>
              </w:rPr>
              <w:t>703</w:t>
            </w:r>
          </w:p>
        </w:tc>
      </w:tr>
      <w:tr w:rsidR="00872D5F" w:rsidRPr="00CD43D0" w14:paraId="1F1373F9" w14:textId="77777777" w:rsidTr="0093239C">
        <w:trPr>
          <w:cantSplit/>
        </w:trPr>
        <w:tc>
          <w:tcPr>
            <w:tcW w:w="3951" w:type="dxa"/>
          </w:tcPr>
          <w:p w14:paraId="26EFA398" w14:textId="77777777" w:rsidR="00872D5F" w:rsidRPr="00C40370" w:rsidRDefault="00872D5F" w:rsidP="00872D5F">
            <w:pPr>
              <w:spacing w:line="240" w:lineRule="atLeast"/>
              <w:ind w:left="168" w:right="-105" w:hanging="168"/>
              <w:rPr>
                <w:rFonts w:cs="Times New Roman"/>
                <w:sz w:val="20"/>
              </w:rPr>
            </w:pPr>
            <w:r w:rsidRPr="00C40370">
              <w:rPr>
                <w:rFonts w:cs="Times New Roman"/>
                <w:b/>
                <w:bCs/>
                <w:sz w:val="20"/>
              </w:rPr>
              <w:t>Net carrying amount</w:t>
            </w:r>
          </w:p>
        </w:tc>
        <w:tc>
          <w:tcPr>
            <w:tcW w:w="1170" w:type="dxa"/>
            <w:tcBorders>
              <w:top w:val="single" w:sz="4" w:space="0" w:color="auto"/>
              <w:bottom w:val="double" w:sz="4" w:space="0" w:color="auto"/>
            </w:tcBorders>
            <w:vAlign w:val="bottom"/>
          </w:tcPr>
          <w:p w14:paraId="5263B2F8" w14:textId="3491FED4" w:rsidR="00872D5F" w:rsidRPr="00C40370" w:rsidRDefault="00872D5F" w:rsidP="00872D5F">
            <w:pPr>
              <w:tabs>
                <w:tab w:val="decimal" w:pos="880"/>
              </w:tabs>
              <w:spacing w:line="240" w:lineRule="atLeast"/>
              <w:ind w:left="-119" w:right="-137"/>
              <w:rPr>
                <w:rFonts w:eastAsia="AngsanaNew" w:cs="Times New Roman"/>
                <w:b/>
                <w:bCs/>
                <w:sz w:val="20"/>
                <w:lang w:eastAsia="en-GB"/>
              </w:rPr>
            </w:pPr>
            <w:r w:rsidRPr="00C40370">
              <w:rPr>
                <w:rFonts w:eastAsia="AngsanaNew" w:cs="Times New Roman"/>
                <w:b/>
                <w:bCs/>
                <w:color w:val="000000" w:themeColor="text1"/>
                <w:sz w:val="20"/>
                <w:cs/>
                <w:lang w:eastAsia="en-GB" w:bidi="th-TH"/>
              </w:rPr>
              <w:t>16</w:t>
            </w:r>
            <w:r w:rsidRPr="00C40370">
              <w:rPr>
                <w:rFonts w:eastAsia="AngsanaNew" w:cs="Times New Roman"/>
                <w:b/>
                <w:bCs/>
                <w:color w:val="000000" w:themeColor="text1"/>
                <w:sz w:val="20"/>
                <w:lang w:eastAsia="en-GB"/>
              </w:rPr>
              <w:t>,</w:t>
            </w:r>
            <w:r w:rsidRPr="00C40370">
              <w:rPr>
                <w:rFonts w:eastAsia="AngsanaNew" w:cs="Times New Roman"/>
                <w:b/>
                <w:bCs/>
                <w:color w:val="000000" w:themeColor="text1"/>
                <w:sz w:val="20"/>
                <w:cs/>
                <w:lang w:eastAsia="en-GB" w:bidi="th-TH"/>
              </w:rPr>
              <w:t>346</w:t>
            </w:r>
            <w:r w:rsidRPr="00C40370">
              <w:rPr>
                <w:rFonts w:eastAsia="AngsanaNew" w:cs="Times New Roman"/>
                <w:b/>
                <w:bCs/>
                <w:color w:val="000000" w:themeColor="text1"/>
                <w:sz w:val="20"/>
                <w:lang w:eastAsia="en-GB"/>
              </w:rPr>
              <w:t>,</w:t>
            </w:r>
            <w:r w:rsidRPr="00C40370">
              <w:rPr>
                <w:rFonts w:eastAsia="AngsanaNew" w:cs="Times New Roman"/>
                <w:b/>
                <w:bCs/>
                <w:color w:val="000000" w:themeColor="text1"/>
                <w:sz w:val="20"/>
                <w:cs/>
                <w:lang w:eastAsia="en-GB" w:bidi="th-TH"/>
              </w:rPr>
              <w:t>703</w:t>
            </w:r>
          </w:p>
        </w:tc>
        <w:tc>
          <w:tcPr>
            <w:tcW w:w="270" w:type="dxa"/>
          </w:tcPr>
          <w:p w14:paraId="55D5A923" w14:textId="77777777" w:rsidR="00872D5F" w:rsidRPr="00C40370" w:rsidRDefault="00872D5F" w:rsidP="00872D5F">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00C683C7" w14:textId="5638AFFF" w:rsidR="00872D5F" w:rsidRPr="00C40370" w:rsidRDefault="00872D5F" w:rsidP="00872D5F">
            <w:pPr>
              <w:tabs>
                <w:tab w:val="decimal" w:pos="790"/>
              </w:tabs>
              <w:spacing w:line="240" w:lineRule="atLeast"/>
              <w:ind w:left="-119" w:right="-137"/>
              <w:rPr>
                <w:rFonts w:eastAsia="AngsanaNew" w:cs="Times New Roman"/>
                <w:b/>
                <w:bCs/>
                <w:sz w:val="20"/>
                <w:lang w:eastAsia="en-GB"/>
              </w:rPr>
            </w:pPr>
            <w:r w:rsidRPr="00C40370">
              <w:rPr>
                <w:rFonts w:eastAsia="AngsanaNew" w:cs="Times New Roman"/>
                <w:b/>
                <w:bCs/>
                <w:color w:val="000000" w:themeColor="text1"/>
                <w:sz w:val="20"/>
                <w:lang w:eastAsia="en-GB"/>
              </w:rPr>
              <w:t>-</w:t>
            </w:r>
          </w:p>
        </w:tc>
        <w:tc>
          <w:tcPr>
            <w:tcW w:w="270" w:type="dxa"/>
          </w:tcPr>
          <w:p w14:paraId="5ABA1786" w14:textId="77777777" w:rsidR="00872D5F" w:rsidRPr="00C40370" w:rsidRDefault="00872D5F" w:rsidP="00872D5F">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30254C4B" w14:textId="57C4B11D" w:rsidR="00872D5F" w:rsidRPr="00C40370" w:rsidRDefault="00872D5F" w:rsidP="00872D5F">
            <w:pPr>
              <w:tabs>
                <w:tab w:val="decimal" w:pos="874"/>
              </w:tabs>
              <w:spacing w:line="240" w:lineRule="atLeast"/>
              <w:ind w:left="-119" w:right="-137"/>
              <w:rPr>
                <w:rFonts w:eastAsia="AngsanaNew" w:cs="Times New Roman"/>
                <w:b/>
                <w:bCs/>
                <w:sz w:val="20"/>
                <w:lang w:eastAsia="en-GB"/>
              </w:rPr>
            </w:pPr>
            <w:r w:rsidRPr="00C40370">
              <w:rPr>
                <w:rFonts w:eastAsia="AngsanaNew" w:cs="Times New Roman"/>
                <w:b/>
                <w:bCs/>
                <w:color w:val="000000" w:themeColor="text1"/>
                <w:sz w:val="20"/>
                <w:lang w:eastAsia="en-GB"/>
              </w:rPr>
              <w:t>-</w:t>
            </w:r>
          </w:p>
        </w:tc>
        <w:tc>
          <w:tcPr>
            <w:tcW w:w="270" w:type="dxa"/>
          </w:tcPr>
          <w:p w14:paraId="21ECABAB" w14:textId="77777777" w:rsidR="00872D5F" w:rsidRPr="00C40370" w:rsidRDefault="00872D5F" w:rsidP="00872D5F">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vAlign w:val="bottom"/>
          </w:tcPr>
          <w:p w14:paraId="0F829178" w14:textId="76DFD08A" w:rsidR="00872D5F" w:rsidRPr="00C40370" w:rsidRDefault="00872D5F" w:rsidP="00872D5F">
            <w:pPr>
              <w:tabs>
                <w:tab w:val="decimal" w:pos="863"/>
              </w:tabs>
              <w:spacing w:line="240" w:lineRule="atLeast"/>
              <w:ind w:left="-119" w:right="-137"/>
              <w:rPr>
                <w:rFonts w:eastAsia="AngsanaNew" w:cs="Times New Roman"/>
                <w:b/>
                <w:bCs/>
                <w:sz w:val="20"/>
              </w:rPr>
            </w:pPr>
            <w:r w:rsidRPr="00C40370">
              <w:rPr>
                <w:rFonts w:eastAsia="AngsanaNew" w:cs="Times New Roman"/>
                <w:b/>
                <w:bCs/>
                <w:color w:val="000000" w:themeColor="text1"/>
                <w:sz w:val="20"/>
                <w:cs/>
                <w:lang w:eastAsia="en-GB" w:bidi="th-TH"/>
              </w:rPr>
              <w:t>16</w:t>
            </w:r>
            <w:r w:rsidRPr="00C40370">
              <w:rPr>
                <w:rFonts w:eastAsia="AngsanaNew" w:cs="Times New Roman"/>
                <w:b/>
                <w:bCs/>
                <w:color w:val="000000" w:themeColor="text1"/>
                <w:sz w:val="20"/>
                <w:lang w:eastAsia="en-GB"/>
              </w:rPr>
              <w:t>,</w:t>
            </w:r>
            <w:r w:rsidRPr="00C40370">
              <w:rPr>
                <w:rFonts w:eastAsia="AngsanaNew" w:cs="Times New Roman"/>
                <w:b/>
                <w:bCs/>
                <w:color w:val="000000" w:themeColor="text1"/>
                <w:sz w:val="20"/>
                <w:cs/>
                <w:lang w:eastAsia="en-GB" w:bidi="th-TH"/>
              </w:rPr>
              <w:t>346</w:t>
            </w:r>
            <w:r w:rsidRPr="00C40370">
              <w:rPr>
                <w:rFonts w:eastAsia="AngsanaNew" w:cs="Times New Roman"/>
                <w:b/>
                <w:bCs/>
                <w:color w:val="000000" w:themeColor="text1"/>
                <w:sz w:val="20"/>
                <w:lang w:eastAsia="en-GB"/>
              </w:rPr>
              <w:t>,</w:t>
            </w:r>
            <w:r w:rsidRPr="00C40370">
              <w:rPr>
                <w:rFonts w:eastAsia="AngsanaNew" w:cs="Times New Roman"/>
                <w:b/>
                <w:bCs/>
                <w:color w:val="000000" w:themeColor="text1"/>
                <w:sz w:val="20"/>
                <w:cs/>
                <w:lang w:eastAsia="en-GB" w:bidi="th-TH"/>
              </w:rPr>
              <w:t>703</w:t>
            </w:r>
          </w:p>
        </w:tc>
      </w:tr>
    </w:tbl>
    <w:p w14:paraId="19820168" w14:textId="77777777" w:rsidR="00174ACB" w:rsidRDefault="00174ACB" w:rsidP="000A0540">
      <w:pPr>
        <w:autoSpaceDE w:val="0"/>
        <w:autoSpaceDN w:val="0"/>
        <w:adjustRightInd w:val="0"/>
        <w:spacing w:line="240" w:lineRule="atLeast"/>
        <w:ind w:left="518"/>
        <w:jc w:val="thaiDistribute"/>
        <w:rPr>
          <w:rFonts w:cs="Times New Roman"/>
          <w:color w:val="000000"/>
          <w:szCs w:val="22"/>
          <w:lang w:bidi="th-TH"/>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382D71" w:rsidRPr="00FD5FF3" w14:paraId="1EFF46D4" w14:textId="77777777">
        <w:trPr>
          <w:tblHeader/>
        </w:trPr>
        <w:tc>
          <w:tcPr>
            <w:tcW w:w="3951" w:type="dxa"/>
            <w:vAlign w:val="center"/>
          </w:tcPr>
          <w:p w14:paraId="3D91C125" w14:textId="77777777" w:rsidR="00382D71" w:rsidRPr="00FD5FF3" w:rsidDel="00FE4E42" w:rsidRDefault="00382D71">
            <w:pPr>
              <w:spacing w:line="240" w:lineRule="atLeast"/>
              <w:ind w:right="-105"/>
              <w:jc w:val="center"/>
              <w:rPr>
                <w:rFonts w:cs="Times New Roman"/>
                <w:sz w:val="20"/>
                <w:rtl/>
                <w:cs/>
              </w:rPr>
            </w:pPr>
          </w:p>
        </w:tc>
        <w:tc>
          <w:tcPr>
            <w:tcW w:w="5246" w:type="dxa"/>
            <w:gridSpan w:val="7"/>
            <w:vAlign w:val="center"/>
          </w:tcPr>
          <w:p w14:paraId="1BAB8AFA" w14:textId="77777777" w:rsidR="00382D71" w:rsidRPr="00FD5FF3" w:rsidRDefault="00382D71">
            <w:pPr>
              <w:spacing w:line="240" w:lineRule="atLeast"/>
              <w:jc w:val="center"/>
              <w:rPr>
                <w:rFonts w:cs="Times New Roman"/>
                <w:sz w:val="20"/>
              </w:rPr>
            </w:pPr>
            <w:r w:rsidRPr="00FD5FF3">
              <w:rPr>
                <w:rFonts w:cs="Times New Roman"/>
                <w:b/>
                <w:bCs/>
                <w:color w:val="000000"/>
                <w:sz w:val="20"/>
              </w:rPr>
              <w:t xml:space="preserve">The Bank </w:t>
            </w:r>
          </w:p>
        </w:tc>
      </w:tr>
      <w:tr w:rsidR="00382D71" w:rsidRPr="00FD5FF3" w14:paraId="66A63A48" w14:textId="77777777">
        <w:trPr>
          <w:tblHeader/>
        </w:trPr>
        <w:tc>
          <w:tcPr>
            <w:tcW w:w="3951" w:type="dxa"/>
            <w:vAlign w:val="center"/>
          </w:tcPr>
          <w:p w14:paraId="424CFAB9" w14:textId="77777777" w:rsidR="00382D71" w:rsidRPr="00FD5FF3" w:rsidDel="00FE4E42" w:rsidRDefault="00382D71">
            <w:pPr>
              <w:spacing w:line="240" w:lineRule="atLeast"/>
              <w:ind w:right="-105"/>
              <w:jc w:val="center"/>
              <w:rPr>
                <w:rFonts w:cs="Times New Roman"/>
                <w:sz w:val="20"/>
                <w:rtl/>
                <w:cs/>
              </w:rPr>
            </w:pPr>
          </w:p>
        </w:tc>
        <w:tc>
          <w:tcPr>
            <w:tcW w:w="5246" w:type="dxa"/>
            <w:gridSpan w:val="7"/>
            <w:vAlign w:val="bottom"/>
          </w:tcPr>
          <w:p w14:paraId="1E3B5E88" w14:textId="0BA4EF3F" w:rsidR="00382D71" w:rsidRPr="00FD5FF3" w:rsidRDefault="00382D71">
            <w:pPr>
              <w:spacing w:line="240" w:lineRule="atLeast"/>
              <w:ind w:left="-120" w:right="-108"/>
              <w:jc w:val="center"/>
              <w:rPr>
                <w:rFonts w:cs="Times New Roman"/>
                <w:sz w:val="20"/>
              </w:rPr>
            </w:pPr>
            <w:r>
              <w:rPr>
                <w:rFonts w:cs="Times New Roman"/>
                <w:sz w:val="20"/>
              </w:rPr>
              <w:t>30 June 2025</w:t>
            </w:r>
          </w:p>
        </w:tc>
      </w:tr>
      <w:tr w:rsidR="00382D71" w:rsidRPr="00FD5FF3" w:rsidDel="00E60048" w14:paraId="6496E139" w14:textId="77777777">
        <w:trPr>
          <w:tblHeader/>
        </w:trPr>
        <w:tc>
          <w:tcPr>
            <w:tcW w:w="3951" w:type="dxa"/>
            <w:vAlign w:val="center"/>
          </w:tcPr>
          <w:p w14:paraId="1216C2D0" w14:textId="77777777" w:rsidR="00382D71" w:rsidRPr="00FD5FF3" w:rsidDel="00FE4E42" w:rsidRDefault="00382D71">
            <w:pPr>
              <w:spacing w:line="240" w:lineRule="atLeast"/>
              <w:ind w:right="-105"/>
              <w:jc w:val="center"/>
              <w:rPr>
                <w:rFonts w:cs="Times New Roman"/>
                <w:sz w:val="20"/>
                <w:rtl/>
                <w:cs/>
              </w:rPr>
            </w:pPr>
          </w:p>
        </w:tc>
        <w:tc>
          <w:tcPr>
            <w:tcW w:w="1170" w:type="dxa"/>
            <w:vAlign w:val="bottom"/>
          </w:tcPr>
          <w:p w14:paraId="0E3C5332" w14:textId="77777777" w:rsidR="00382D71" w:rsidRPr="00FD5FF3" w:rsidDel="00E60048" w:rsidRDefault="00382D71">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3B507065" w14:textId="77777777" w:rsidR="00382D71" w:rsidRPr="00FD5FF3" w:rsidRDefault="00382D71">
            <w:pPr>
              <w:spacing w:line="240" w:lineRule="atLeast"/>
              <w:ind w:left="-120" w:right="-108"/>
              <w:jc w:val="center"/>
              <w:rPr>
                <w:rFonts w:cs="Times New Roman"/>
                <w:sz w:val="20"/>
              </w:rPr>
            </w:pPr>
          </w:p>
        </w:tc>
        <w:tc>
          <w:tcPr>
            <w:tcW w:w="1089" w:type="dxa"/>
            <w:vAlign w:val="bottom"/>
          </w:tcPr>
          <w:p w14:paraId="17F49442" w14:textId="77777777" w:rsidR="00382D71" w:rsidRPr="00FD5FF3" w:rsidDel="00E60048" w:rsidRDefault="00382D71">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1CE858FB" w14:textId="77777777" w:rsidR="00382D71" w:rsidRPr="00FD5FF3" w:rsidRDefault="00382D71">
            <w:pPr>
              <w:spacing w:line="240" w:lineRule="atLeast"/>
              <w:ind w:left="-120" w:right="-108"/>
              <w:jc w:val="center"/>
              <w:rPr>
                <w:rFonts w:cs="Times New Roman"/>
                <w:sz w:val="20"/>
              </w:rPr>
            </w:pPr>
          </w:p>
        </w:tc>
        <w:tc>
          <w:tcPr>
            <w:tcW w:w="1098" w:type="dxa"/>
            <w:vAlign w:val="bottom"/>
          </w:tcPr>
          <w:p w14:paraId="18AA6715" w14:textId="77777777" w:rsidR="00382D71" w:rsidRPr="00FD5FF3" w:rsidRDefault="00382D71">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5C41588F" w14:textId="77777777" w:rsidR="00382D71" w:rsidRPr="00FD5FF3" w:rsidRDefault="00382D71">
            <w:pPr>
              <w:spacing w:line="240" w:lineRule="atLeast"/>
              <w:ind w:left="-120" w:right="-108"/>
              <w:jc w:val="center"/>
              <w:rPr>
                <w:rFonts w:cs="Times New Roman"/>
                <w:sz w:val="20"/>
              </w:rPr>
            </w:pPr>
          </w:p>
        </w:tc>
        <w:tc>
          <w:tcPr>
            <w:tcW w:w="1079" w:type="dxa"/>
            <w:vAlign w:val="bottom"/>
          </w:tcPr>
          <w:p w14:paraId="51EF4E2C" w14:textId="77777777" w:rsidR="00382D71" w:rsidRPr="00FD5FF3" w:rsidDel="00E60048" w:rsidRDefault="00382D71">
            <w:pPr>
              <w:spacing w:line="240" w:lineRule="atLeast"/>
              <w:ind w:left="-120" w:right="-108"/>
              <w:jc w:val="center"/>
              <w:rPr>
                <w:rFonts w:cs="Times New Roman"/>
                <w:sz w:val="20"/>
              </w:rPr>
            </w:pPr>
            <w:r w:rsidRPr="00FD5FF3">
              <w:rPr>
                <w:rFonts w:cs="Times New Roman"/>
                <w:sz w:val="20"/>
              </w:rPr>
              <w:t>Total</w:t>
            </w:r>
          </w:p>
        </w:tc>
      </w:tr>
      <w:tr w:rsidR="00382D71" w:rsidRPr="00FD5FF3" w14:paraId="0E332F76" w14:textId="77777777">
        <w:trPr>
          <w:tblHeader/>
        </w:trPr>
        <w:tc>
          <w:tcPr>
            <w:tcW w:w="3951" w:type="dxa"/>
          </w:tcPr>
          <w:p w14:paraId="0B4B2F7C" w14:textId="77777777" w:rsidR="00382D71" w:rsidRPr="00FD5FF3" w:rsidDel="00FE4E42" w:rsidRDefault="00382D71">
            <w:pPr>
              <w:spacing w:line="240" w:lineRule="atLeast"/>
              <w:ind w:right="-105"/>
              <w:rPr>
                <w:rFonts w:cs="Times New Roman"/>
                <w:sz w:val="20"/>
                <w:rtl/>
                <w:cs/>
              </w:rPr>
            </w:pPr>
          </w:p>
        </w:tc>
        <w:tc>
          <w:tcPr>
            <w:tcW w:w="5246" w:type="dxa"/>
            <w:gridSpan w:val="7"/>
          </w:tcPr>
          <w:p w14:paraId="5E69717A" w14:textId="77777777" w:rsidR="00382D71" w:rsidRPr="00FD5FF3" w:rsidRDefault="00382D71">
            <w:pPr>
              <w:tabs>
                <w:tab w:val="decimal" w:pos="793"/>
              </w:tabs>
              <w:spacing w:line="240" w:lineRule="atLeast"/>
              <w:jc w:val="center"/>
              <w:rPr>
                <w:rFonts w:cs="Times New Roman"/>
                <w:sz w:val="20"/>
              </w:rPr>
            </w:pPr>
            <w:r w:rsidRPr="00FD5FF3">
              <w:rPr>
                <w:rFonts w:cs="Times New Roman"/>
                <w:i/>
                <w:iCs/>
                <w:sz w:val="20"/>
              </w:rPr>
              <w:t>(in thousand Baht)</w:t>
            </w:r>
          </w:p>
        </w:tc>
      </w:tr>
      <w:tr w:rsidR="00382D71" w:rsidRPr="00FD5FF3" w14:paraId="72017036" w14:textId="77777777">
        <w:trPr>
          <w:cantSplit/>
        </w:trPr>
        <w:tc>
          <w:tcPr>
            <w:tcW w:w="3951" w:type="dxa"/>
          </w:tcPr>
          <w:p w14:paraId="5CB0890C" w14:textId="77777777" w:rsidR="00382D71" w:rsidRPr="00FD5FF3" w:rsidDel="00FE4E42" w:rsidRDefault="00382D71">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(assets)</w:t>
            </w:r>
          </w:p>
        </w:tc>
        <w:tc>
          <w:tcPr>
            <w:tcW w:w="5246" w:type="dxa"/>
            <w:gridSpan w:val="7"/>
          </w:tcPr>
          <w:p w14:paraId="7B8680A0" w14:textId="77777777" w:rsidR="00382D71" w:rsidRPr="00FD5FF3" w:rsidRDefault="00382D71">
            <w:pPr>
              <w:tabs>
                <w:tab w:val="decimal" w:pos="793"/>
              </w:tabs>
              <w:spacing w:line="240" w:lineRule="atLeast"/>
              <w:jc w:val="center"/>
              <w:rPr>
                <w:rFonts w:cs="Times New Roman"/>
                <w:i/>
                <w:iCs/>
                <w:sz w:val="20"/>
              </w:rPr>
            </w:pPr>
          </w:p>
        </w:tc>
      </w:tr>
      <w:tr w:rsidR="00686182" w:rsidRPr="00FD5FF3" w14:paraId="503BC882" w14:textId="77777777">
        <w:trPr>
          <w:cantSplit/>
        </w:trPr>
        <w:tc>
          <w:tcPr>
            <w:tcW w:w="3951" w:type="dxa"/>
          </w:tcPr>
          <w:p w14:paraId="3C3AABA6" w14:textId="77777777" w:rsidR="00686182" w:rsidRPr="0093239C" w:rsidRDefault="00686182" w:rsidP="00686182">
            <w:pPr>
              <w:spacing w:line="240" w:lineRule="atLeast"/>
              <w:ind w:left="168" w:right="-105" w:hanging="168"/>
              <w:rPr>
                <w:rFonts w:cs="Times New Roman"/>
                <w:sz w:val="20"/>
                <w:rtl/>
                <w:cs/>
              </w:rPr>
            </w:pPr>
            <w:r w:rsidRPr="0093239C">
              <w:rPr>
                <w:rFonts w:cs="Times New Roman"/>
                <w:sz w:val="20"/>
              </w:rPr>
              <w:t>Current</w:t>
            </w:r>
          </w:p>
        </w:tc>
        <w:tc>
          <w:tcPr>
            <w:tcW w:w="1170" w:type="dxa"/>
            <w:tcBorders>
              <w:bottom w:val="single" w:sz="4" w:space="0" w:color="auto"/>
            </w:tcBorders>
          </w:tcPr>
          <w:p w14:paraId="31D7C5AA" w14:textId="243C19B8" w:rsidR="00686182" w:rsidRPr="00AA6956" w:rsidRDefault="00686182" w:rsidP="00686182">
            <w:pPr>
              <w:tabs>
                <w:tab w:val="decimal" w:pos="886"/>
              </w:tabs>
              <w:spacing w:line="240" w:lineRule="atLeast"/>
              <w:ind w:left="-119" w:right="-137"/>
              <w:rPr>
                <w:rFonts w:eastAsia="AngsanaNew" w:cs="Times New Roman"/>
                <w:color w:val="000000" w:themeColor="text1"/>
                <w:sz w:val="20"/>
                <w:rtl/>
                <w:cs/>
                <w:lang w:eastAsia="en-GB" w:bidi="th-TH"/>
              </w:rPr>
            </w:pPr>
            <w:r w:rsidRPr="00AA6956">
              <w:rPr>
                <w:rFonts w:eastAsia="AngsanaNew" w:cs="Times New Roman"/>
                <w:color w:val="000000" w:themeColor="text1"/>
                <w:sz w:val="20"/>
                <w:lang w:eastAsia="en-GB"/>
              </w:rPr>
              <w:t>1</w:t>
            </w:r>
            <w:r w:rsidR="009E04CE">
              <w:rPr>
                <w:rFonts w:eastAsia="AngsanaNew" w:cs="Times New Roman"/>
                <w:color w:val="000000" w:themeColor="text1"/>
                <w:sz w:val="20"/>
                <w:lang w:eastAsia="en-GB"/>
              </w:rPr>
              <w:t>5,</w:t>
            </w:r>
            <w:r w:rsidR="00323E4E">
              <w:rPr>
                <w:rFonts w:eastAsia="AngsanaNew" w:cs="Times New Roman"/>
                <w:color w:val="000000" w:themeColor="text1"/>
                <w:sz w:val="20"/>
                <w:lang w:eastAsia="en-GB"/>
              </w:rPr>
              <w:t>591,343</w:t>
            </w:r>
          </w:p>
        </w:tc>
        <w:tc>
          <w:tcPr>
            <w:tcW w:w="270" w:type="dxa"/>
          </w:tcPr>
          <w:p w14:paraId="3DC6D3BD" w14:textId="77777777" w:rsidR="00686182" w:rsidRPr="00FD5FF3" w:rsidRDefault="00686182" w:rsidP="00686182">
            <w:pPr>
              <w:tabs>
                <w:tab w:val="decimal" w:pos="871"/>
              </w:tabs>
              <w:spacing w:line="240" w:lineRule="atLeast"/>
              <w:ind w:left="-119" w:right="-137"/>
              <w:rPr>
                <w:rFonts w:cs="Times New Roman"/>
                <w:sz w:val="20"/>
              </w:rPr>
            </w:pPr>
          </w:p>
        </w:tc>
        <w:tc>
          <w:tcPr>
            <w:tcW w:w="1089" w:type="dxa"/>
            <w:tcBorders>
              <w:bottom w:val="single" w:sz="4" w:space="0" w:color="auto"/>
            </w:tcBorders>
          </w:tcPr>
          <w:p w14:paraId="0FB5D05B" w14:textId="4B911688" w:rsidR="00686182" w:rsidRPr="00FD5FF3" w:rsidRDefault="00686182" w:rsidP="00686182">
            <w:pPr>
              <w:tabs>
                <w:tab w:val="decimal" w:pos="796"/>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4D06EC9A" w14:textId="77777777" w:rsidR="00686182" w:rsidRPr="00FD5FF3" w:rsidRDefault="00686182" w:rsidP="00686182">
            <w:pPr>
              <w:tabs>
                <w:tab w:val="decimal" w:pos="871"/>
              </w:tabs>
              <w:spacing w:line="240" w:lineRule="atLeast"/>
              <w:ind w:left="-119" w:right="-137"/>
              <w:rPr>
                <w:rFonts w:cs="Times New Roman"/>
                <w:sz w:val="20"/>
              </w:rPr>
            </w:pPr>
          </w:p>
        </w:tc>
        <w:tc>
          <w:tcPr>
            <w:tcW w:w="1098" w:type="dxa"/>
            <w:tcBorders>
              <w:bottom w:val="single" w:sz="4" w:space="0" w:color="auto"/>
            </w:tcBorders>
          </w:tcPr>
          <w:p w14:paraId="1DAFBCF8" w14:textId="4CA75C79" w:rsidR="00686182" w:rsidRPr="00FD5FF3" w:rsidRDefault="00686182" w:rsidP="00686182">
            <w:pPr>
              <w:tabs>
                <w:tab w:val="decimal" w:pos="874"/>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79F13495" w14:textId="77777777" w:rsidR="00686182" w:rsidRPr="00FD5FF3" w:rsidRDefault="00686182" w:rsidP="00686182">
            <w:pPr>
              <w:tabs>
                <w:tab w:val="decimal" w:pos="871"/>
              </w:tabs>
              <w:spacing w:line="240" w:lineRule="atLeast"/>
              <w:ind w:left="-119" w:right="-137"/>
              <w:rPr>
                <w:rFonts w:cs="Times New Roman"/>
                <w:sz w:val="20"/>
              </w:rPr>
            </w:pPr>
          </w:p>
        </w:tc>
        <w:tc>
          <w:tcPr>
            <w:tcW w:w="1079" w:type="dxa"/>
            <w:tcBorders>
              <w:bottom w:val="single" w:sz="4" w:space="0" w:color="auto"/>
            </w:tcBorders>
          </w:tcPr>
          <w:p w14:paraId="357B24B3" w14:textId="30B368F5" w:rsidR="00686182" w:rsidRPr="00FD5FF3" w:rsidRDefault="00686182" w:rsidP="00686182">
            <w:pPr>
              <w:tabs>
                <w:tab w:val="decimal" w:pos="871"/>
              </w:tabs>
              <w:spacing w:line="240" w:lineRule="atLeast"/>
              <w:ind w:left="-119" w:right="-137"/>
              <w:rPr>
                <w:rFonts w:cs="Times New Roman"/>
                <w:sz w:val="20"/>
              </w:rPr>
            </w:pPr>
            <w:r w:rsidRPr="00686182">
              <w:rPr>
                <w:rFonts w:cs="Times New Roman"/>
                <w:sz w:val="20"/>
              </w:rPr>
              <w:t>1</w:t>
            </w:r>
            <w:r w:rsidR="008C4B73">
              <w:rPr>
                <w:rFonts w:cs="Times New Roman"/>
                <w:sz w:val="20"/>
              </w:rPr>
              <w:t>5,591,343</w:t>
            </w:r>
          </w:p>
        </w:tc>
      </w:tr>
      <w:tr w:rsidR="00686182" w:rsidRPr="00FD5FF3" w14:paraId="7D6CC990" w14:textId="77777777">
        <w:trPr>
          <w:cantSplit/>
        </w:trPr>
        <w:tc>
          <w:tcPr>
            <w:tcW w:w="3951" w:type="dxa"/>
          </w:tcPr>
          <w:p w14:paraId="20880922" w14:textId="77777777" w:rsidR="00686182" w:rsidRPr="00FD5FF3" w:rsidRDefault="00686182" w:rsidP="00686182">
            <w:pPr>
              <w:spacing w:line="240" w:lineRule="atLeast"/>
              <w:ind w:left="168" w:right="-105" w:hanging="168"/>
              <w:rPr>
                <w:rFonts w:cs="Times New Roman"/>
                <w:sz w:val="20"/>
              </w:rPr>
            </w:pPr>
            <w:r w:rsidRPr="00FD5FF3">
              <w:rPr>
                <w:rFonts w:cs="Times New Roman"/>
                <w:b/>
                <w:bCs/>
                <w:sz w:val="20"/>
              </w:rPr>
              <w:t>Net carrying amount</w:t>
            </w:r>
          </w:p>
        </w:tc>
        <w:tc>
          <w:tcPr>
            <w:tcW w:w="1170" w:type="dxa"/>
            <w:tcBorders>
              <w:top w:val="single" w:sz="4" w:space="0" w:color="auto"/>
              <w:bottom w:val="double" w:sz="4" w:space="0" w:color="auto"/>
            </w:tcBorders>
          </w:tcPr>
          <w:p w14:paraId="1DD31207" w14:textId="6DCE52EC" w:rsidR="00686182" w:rsidRPr="00AA6956" w:rsidRDefault="00686182" w:rsidP="00686182">
            <w:pPr>
              <w:tabs>
                <w:tab w:val="decimal" w:pos="886"/>
              </w:tabs>
              <w:spacing w:line="240" w:lineRule="atLeast"/>
              <w:ind w:left="-119" w:right="-137"/>
              <w:rPr>
                <w:rFonts w:eastAsia="AngsanaNew" w:cs="Times New Roman"/>
                <w:b/>
                <w:bCs/>
                <w:color w:val="000000" w:themeColor="text1"/>
                <w:sz w:val="20"/>
                <w:lang w:eastAsia="en-GB" w:bidi="th-TH"/>
              </w:rPr>
            </w:pPr>
            <w:r w:rsidRPr="00AA6956">
              <w:rPr>
                <w:rFonts w:eastAsia="AngsanaNew" w:cs="Times New Roman"/>
                <w:b/>
                <w:bCs/>
                <w:color w:val="000000" w:themeColor="text1"/>
                <w:sz w:val="20"/>
                <w:lang w:eastAsia="en-GB" w:bidi="th-TH"/>
              </w:rPr>
              <w:t>1</w:t>
            </w:r>
            <w:r w:rsidR="00323E4E">
              <w:rPr>
                <w:rFonts w:eastAsia="AngsanaNew" w:cs="Times New Roman"/>
                <w:b/>
                <w:bCs/>
                <w:color w:val="000000" w:themeColor="text1"/>
                <w:sz w:val="20"/>
                <w:lang w:eastAsia="en-GB" w:bidi="th-TH"/>
              </w:rPr>
              <w:t>5,591,343</w:t>
            </w:r>
          </w:p>
        </w:tc>
        <w:tc>
          <w:tcPr>
            <w:tcW w:w="270" w:type="dxa"/>
          </w:tcPr>
          <w:p w14:paraId="4567649E" w14:textId="77777777" w:rsidR="00686182" w:rsidRPr="00FD5FF3" w:rsidRDefault="00686182" w:rsidP="00686182">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2A8BE594" w14:textId="181A4DDA" w:rsidR="00686182" w:rsidRPr="00FD5FF3" w:rsidRDefault="00686182" w:rsidP="00686182">
            <w:pPr>
              <w:tabs>
                <w:tab w:val="decimal" w:pos="796"/>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53F332FC" w14:textId="77777777" w:rsidR="00686182" w:rsidRPr="00FD5FF3" w:rsidRDefault="00686182" w:rsidP="00686182">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33F7CDAE" w14:textId="4B936938" w:rsidR="00686182" w:rsidRPr="00FD5FF3" w:rsidRDefault="00686182" w:rsidP="00686182">
            <w:pPr>
              <w:tabs>
                <w:tab w:val="decimal" w:pos="874"/>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449A67C6" w14:textId="77777777" w:rsidR="00686182" w:rsidRPr="00FD5FF3" w:rsidRDefault="00686182" w:rsidP="00686182">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tcPr>
          <w:p w14:paraId="728BEF6B" w14:textId="1F50125C" w:rsidR="00686182" w:rsidRPr="00FD5FF3" w:rsidRDefault="00686182" w:rsidP="00686182">
            <w:pPr>
              <w:tabs>
                <w:tab w:val="decimal" w:pos="871"/>
              </w:tabs>
              <w:spacing w:line="240" w:lineRule="atLeast"/>
              <w:ind w:left="-119" w:right="-137"/>
              <w:rPr>
                <w:rFonts w:eastAsia="AngsanaNew" w:cs="Times New Roman"/>
                <w:b/>
                <w:bCs/>
                <w:sz w:val="20"/>
              </w:rPr>
            </w:pPr>
            <w:r w:rsidRPr="00686182">
              <w:rPr>
                <w:rFonts w:eastAsia="AngsanaNew" w:cs="Times New Roman"/>
                <w:b/>
                <w:bCs/>
                <w:sz w:val="20"/>
              </w:rPr>
              <w:t>1</w:t>
            </w:r>
            <w:r w:rsidR="008C4B73">
              <w:rPr>
                <w:rFonts w:eastAsia="AngsanaNew" w:cs="Times New Roman"/>
                <w:b/>
                <w:bCs/>
                <w:sz w:val="20"/>
              </w:rPr>
              <w:t>5,591,343</w:t>
            </w:r>
          </w:p>
        </w:tc>
      </w:tr>
    </w:tbl>
    <w:p w14:paraId="424A75B0" w14:textId="77777777" w:rsidR="00382D71" w:rsidRPr="000A0540" w:rsidRDefault="00382D71" w:rsidP="000A0540">
      <w:pPr>
        <w:autoSpaceDE w:val="0"/>
        <w:autoSpaceDN w:val="0"/>
        <w:adjustRightInd w:val="0"/>
        <w:spacing w:line="240" w:lineRule="atLeast"/>
        <w:ind w:left="518"/>
        <w:jc w:val="thaiDistribute"/>
        <w:rPr>
          <w:rFonts w:cs="Times New Roman"/>
          <w:color w:val="000000"/>
          <w:szCs w:val="22"/>
          <w:lang w:bidi="th-TH"/>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CA2C84" w:rsidRPr="00CD43D0" w14:paraId="392C0D2B" w14:textId="77777777" w:rsidTr="000E0768">
        <w:trPr>
          <w:tblHeader/>
        </w:trPr>
        <w:tc>
          <w:tcPr>
            <w:tcW w:w="3951" w:type="dxa"/>
            <w:vAlign w:val="center"/>
          </w:tcPr>
          <w:p w14:paraId="2969B445" w14:textId="77777777" w:rsidR="00CA2C84" w:rsidRPr="00FD5FF3" w:rsidDel="00FE4E42" w:rsidRDefault="00CA2C84" w:rsidP="003023D6">
            <w:pPr>
              <w:spacing w:line="240" w:lineRule="atLeast"/>
              <w:ind w:right="-105"/>
              <w:jc w:val="center"/>
              <w:rPr>
                <w:rFonts w:cs="Times New Roman"/>
                <w:sz w:val="20"/>
                <w:rtl/>
                <w:cs/>
              </w:rPr>
            </w:pPr>
          </w:p>
        </w:tc>
        <w:tc>
          <w:tcPr>
            <w:tcW w:w="5246" w:type="dxa"/>
            <w:gridSpan w:val="7"/>
            <w:vAlign w:val="center"/>
          </w:tcPr>
          <w:p w14:paraId="5735773C" w14:textId="77777777" w:rsidR="00CA2C84" w:rsidRPr="00FD5FF3" w:rsidRDefault="00CA2C84" w:rsidP="003023D6">
            <w:pPr>
              <w:spacing w:line="240" w:lineRule="atLeast"/>
              <w:jc w:val="center"/>
              <w:rPr>
                <w:rFonts w:cs="Times New Roman"/>
                <w:sz w:val="20"/>
              </w:rPr>
            </w:pPr>
            <w:r w:rsidRPr="00FD5FF3">
              <w:rPr>
                <w:rFonts w:cs="Times New Roman"/>
                <w:b/>
                <w:bCs/>
                <w:color w:val="000000"/>
                <w:sz w:val="20"/>
              </w:rPr>
              <w:t xml:space="preserve">The Bank </w:t>
            </w:r>
          </w:p>
        </w:tc>
      </w:tr>
      <w:tr w:rsidR="00CA2C84" w:rsidRPr="00CD43D0" w:rsidDel="00E60048" w14:paraId="722F11FB" w14:textId="77777777" w:rsidTr="000E0768">
        <w:trPr>
          <w:tblHeader/>
        </w:trPr>
        <w:tc>
          <w:tcPr>
            <w:tcW w:w="3951" w:type="dxa"/>
            <w:vAlign w:val="center"/>
          </w:tcPr>
          <w:p w14:paraId="6A01F253" w14:textId="77777777" w:rsidR="00CA2C84" w:rsidRPr="00FD5FF3" w:rsidDel="00FE4E42" w:rsidRDefault="00CA2C84" w:rsidP="003023D6">
            <w:pPr>
              <w:spacing w:line="240" w:lineRule="atLeast"/>
              <w:ind w:right="-105"/>
              <w:jc w:val="center"/>
              <w:rPr>
                <w:rFonts w:cs="Times New Roman"/>
                <w:sz w:val="20"/>
                <w:rtl/>
                <w:cs/>
              </w:rPr>
            </w:pPr>
          </w:p>
        </w:tc>
        <w:tc>
          <w:tcPr>
            <w:tcW w:w="5246" w:type="dxa"/>
            <w:gridSpan w:val="7"/>
            <w:vAlign w:val="bottom"/>
          </w:tcPr>
          <w:p w14:paraId="67BA53D5" w14:textId="62852782" w:rsidR="00CA2C84" w:rsidRPr="00FD5FF3" w:rsidRDefault="00382D71" w:rsidP="003023D6">
            <w:pPr>
              <w:spacing w:line="240" w:lineRule="atLeast"/>
              <w:ind w:left="-120" w:right="-108"/>
              <w:jc w:val="center"/>
              <w:rPr>
                <w:rFonts w:cs="Times New Roman"/>
                <w:sz w:val="20"/>
              </w:rPr>
            </w:pPr>
            <w:r>
              <w:rPr>
                <w:rFonts w:cs="Times New Roman"/>
                <w:sz w:val="20"/>
              </w:rPr>
              <w:t xml:space="preserve">31 December </w:t>
            </w:r>
            <w:r w:rsidR="00CA2C84" w:rsidRPr="00FD5FF3">
              <w:rPr>
                <w:rFonts w:cs="Times New Roman"/>
                <w:sz w:val="20"/>
              </w:rPr>
              <w:t>202</w:t>
            </w:r>
            <w:r w:rsidR="00EB51C1">
              <w:rPr>
                <w:rFonts w:cs="Times New Roman"/>
                <w:sz w:val="20"/>
              </w:rPr>
              <w:t>4</w:t>
            </w:r>
          </w:p>
        </w:tc>
      </w:tr>
      <w:tr w:rsidR="00CA2C84" w:rsidRPr="00CD43D0" w:rsidDel="00E60048" w14:paraId="428AD579" w14:textId="77777777" w:rsidTr="000E0768">
        <w:trPr>
          <w:tblHeader/>
        </w:trPr>
        <w:tc>
          <w:tcPr>
            <w:tcW w:w="3951" w:type="dxa"/>
            <w:vAlign w:val="center"/>
          </w:tcPr>
          <w:p w14:paraId="12D1B0D7" w14:textId="77777777" w:rsidR="00CA2C84" w:rsidRPr="00FD5FF3" w:rsidDel="00FE4E42" w:rsidRDefault="00CA2C84" w:rsidP="003023D6">
            <w:pPr>
              <w:spacing w:line="240" w:lineRule="atLeast"/>
              <w:ind w:right="-105"/>
              <w:jc w:val="center"/>
              <w:rPr>
                <w:rFonts w:cs="Times New Roman"/>
                <w:sz w:val="20"/>
                <w:rtl/>
                <w:cs/>
              </w:rPr>
            </w:pPr>
          </w:p>
        </w:tc>
        <w:tc>
          <w:tcPr>
            <w:tcW w:w="1170" w:type="dxa"/>
            <w:vAlign w:val="bottom"/>
          </w:tcPr>
          <w:p w14:paraId="1179D5E4" w14:textId="77777777" w:rsidR="00CA2C84" w:rsidRPr="00FD5FF3" w:rsidDel="00E60048" w:rsidRDefault="00CA2C84" w:rsidP="003023D6">
            <w:pPr>
              <w:spacing w:line="240" w:lineRule="atLeast"/>
              <w:ind w:left="-120" w:right="-108"/>
              <w:jc w:val="center"/>
              <w:rPr>
                <w:rFonts w:cs="Times New Roman"/>
                <w:sz w:val="20"/>
              </w:rPr>
            </w:pPr>
            <w:r w:rsidRPr="00FD5FF3">
              <w:rPr>
                <w:rFonts w:cs="Times New Roman"/>
                <w:sz w:val="20"/>
              </w:rPr>
              <w:t>Stage 1</w:t>
            </w:r>
          </w:p>
        </w:tc>
        <w:tc>
          <w:tcPr>
            <w:tcW w:w="270" w:type="dxa"/>
            <w:vAlign w:val="bottom"/>
          </w:tcPr>
          <w:p w14:paraId="0A0F3EA2" w14:textId="77777777" w:rsidR="00CA2C84" w:rsidRPr="00FD5FF3" w:rsidRDefault="00CA2C84" w:rsidP="003023D6">
            <w:pPr>
              <w:spacing w:line="240" w:lineRule="atLeast"/>
              <w:ind w:left="-120" w:right="-108"/>
              <w:jc w:val="center"/>
              <w:rPr>
                <w:rFonts w:cs="Times New Roman"/>
                <w:sz w:val="20"/>
              </w:rPr>
            </w:pPr>
          </w:p>
        </w:tc>
        <w:tc>
          <w:tcPr>
            <w:tcW w:w="1089" w:type="dxa"/>
            <w:vAlign w:val="bottom"/>
          </w:tcPr>
          <w:p w14:paraId="05E2862D" w14:textId="77777777" w:rsidR="00CA2C84" w:rsidRPr="00FD5FF3" w:rsidDel="00E60048" w:rsidRDefault="00CA2C84" w:rsidP="003023D6">
            <w:pPr>
              <w:spacing w:line="240" w:lineRule="atLeast"/>
              <w:ind w:left="-120" w:right="-108"/>
              <w:jc w:val="center"/>
              <w:rPr>
                <w:rFonts w:cs="Times New Roman"/>
                <w:sz w:val="20"/>
              </w:rPr>
            </w:pPr>
            <w:r w:rsidRPr="00FD5FF3">
              <w:rPr>
                <w:rFonts w:cs="Times New Roman"/>
                <w:sz w:val="20"/>
              </w:rPr>
              <w:t>Stage 2</w:t>
            </w:r>
          </w:p>
        </w:tc>
        <w:tc>
          <w:tcPr>
            <w:tcW w:w="270" w:type="dxa"/>
            <w:vAlign w:val="bottom"/>
          </w:tcPr>
          <w:p w14:paraId="5E421E19" w14:textId="77777777" w:rsidR="00CA2C84" w:rsidRPr="00FD5FF3" w:rsidRDefault="00CA2C84" w:rsidP="003023D6">
            <w:pPr>
              <w:spacing w:line="240" w:lineRule="atLeast"/>
              <w:ind w:left="-120" w:right="-108"/>
              <w:jc w:val="center"/>
              <w:rPr>
                <w:rFonts w:cs="Times New Roman"/>
                <w:sz w:val="20"/>
              </w:rPr>
            </w:pPr>
          </w:p>
        </w:tc>
        <w:tc>
          <w:tcPr>
            <w:tcW w:w="1098" w:type="dxa"/>
            <w:vAlign w:val="bottom"/>
          </w:tcPr>
          <w:p w14:paraId="2989964D" w14:textId="77777777" w:rsidR="00CA2C84" w:rsidRPr="00FD5FF3" w:rsidRDefault="00CA2C84" w:rsidP="003023D6">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1E57CD0F" w14:textId="77777777" w:rsidR="00CA2C84" w:rsidRPr="00FD5FF3" w:rsidRDefault="00CA2C84" w:rsidP="003023D6">
            <w:pPr>
              <w:spacing w:line="240" w:lineRule="atLeast"/>
              <w:ind w:left="-120" w:right="-108"/>
              <w:jc w:val="center"/>
              <w:rPr>
                <w:rFonts w:cs="Times New Roman"/>
                <w:sz w:val="20"/>
              </w:rPr>
            </w:pPr>
          </w:p>
        </w:tc>
        <w:tc>
          <w:tcPr>
            <w:tcW w:w="1079" w:type="dxa"/>
            <w:vAlign w:val="bottom"/>
          </w:tcPr>
          <w:p w14:paraId="29627E0F" w14:textId="77777777" w:rsidR="00CA2C84" w:rsidRPr="00FD5FF3" w:rsidDel="00E60048" w:rsidRDefault="00CA2C84" w:rsidP="003023D6">
            <w:pPr>
              <w:spacing w:line="240" w:lineRule="atLeast"/>
              <w:ind w:left="-120" w:right="-108"/>
              <w:jc w:val="center"/>
              <w:rPr>
                <w:rFonts w:cs="Times New Roman"/>
                <w:sz w:val="20"/>
              </w:rPr>
            </w:pPr>
            <w:r w:rsidRPr="00FD5FF3">
              <w:rPr>
                <w:rFonts w:cs="Times New Roman"/>
                <w:sz w:val="20"/>
              </w:rPr>
              <w:t>Total</w:t>
            </w:r>
          </w:p>
        </w:tc>
      </w:tr>
      <w:tr w:rsidR="00CA2C84" w:rsidRPr="00CD43D0" w14:paraId="73465D7B" w14:textId="77777777" w:rsidTr="000E0768">
        <w:trPr>
          <w:tblHeader/>
        </w:trPr>
        <w:tc>
          <w:tcPr>
            <w:tcW w:w="3951" w:type="dxa"/>
          </w:tcPr>
          <w:p w14:paraId="632C5C7F" w14:textId="77777777" w:rsidR="00CA2C84" w:rsidRPr="00FD5FF3" w:rsidDel="00FE4E42" w:rsidRDefault="00CA2C84" w:rsidP="003023D6">
            <w:pPr>
              <w:spacing w:line="240" w:lineRule="atLeast"/>
              <w:ind w:right="-105"/>
              <w:rPr>
                <w:rFonts w:cs="Times New Roman"/>
                <w:sz w:val="20"/>
                <w:rtl/>
                <w:cs/>
              </w:rPr>
            </w:pPr>
          </w:p>
        </w:tc>
        <w:tc>
          <w:tcPr>
            <w:tcW w:w="5246" w:type="dxa"/>
            <w:gridSpan w:val="7"/>
          </w:tcPr>
          <w:p w14:paraId="37E5504D" w14:textId="77777777" w:rsidR="00CA2C84" w:rsidRPr="00FD5FF3" w:rsidRDefault="00CA2C84" w:rsidP="003023D6">
            <w:pPr>
              <w:tabs>
                <w:tab w:val="decimal" w:pos="793"/>
              </w:tabs>
              <w:spacing w:line="240" w:lineRule="atLeast"/>
              <w:jc w:val="center"/>
              <w:rPr>
                <w:rFonts w:cs="Times New Roman"/>
                <w:sz w:val="20"/>
              </w:rPr>
            </w:pPr>
            <w:r w:rsidRPr="00FD5FF3">
              <w:rPr>
                <w:rFonts w:cs="Times New Roman"/>
                <w:i/>
                <w:iCs/>
                <w:sz w:val="20"/>
              </w:rPr>
              <w:t>(in thousand Baht)</w:t>
            </w:r>
          </w:p>
        </w:tc>
      </w:tr>
      <w:tr w:rsidR="00CA2C84" w:rsidRPr="00CD43D0" w14:paraId="7EA2A24F" w14:textId="77777777" w:rsidTr="000E0768">
        <w:trPr>
          <w:cantSplit/>
        </w:trPr>
        <w:tc>
          <w:tcPr>
            <w:tcW w:w="3951" w:type="dxa"/>
          </w:tcPr>
          <w:p w14:paraId="6D7D2AC5" w14:textId="77777777" w:rsidR="00CA2C84" w:rsidRPr="00FD5FF3" w:rsidDel="00FE4E42" w:rsidRDefault="00CA2C84" w:rsidP="003023D6">
            <w:pPr>
              <w:tabs>
                <w:tab w:val="decimal" w:pos="516"/>
              </w:tabs>
              <w:spacing w:line="240" w:lineRule="atLeast"/>
              <w:jc w:val="thaiDistribute"/>
              <w:rPr>
                <w:rFonts w:cs="Times New Roman"/>
                <w:b/>
                <w:bCs/>
                <w:i/>
                <w:iCs/>
                <w:sz w:val="20"/>
                <w:rtl/>
                <w:cs/>
              </w:rPr>
            </w:pPr>
            <w:r w:rsidRPr="00FD5FF3">
              <w:rPr>
                <w:rFonts w:cs="Times New Roman"/>
                <w:b/>
                <w:bCs/>
                <w:i/>
                <w:iCs/>
                <w:sz w:val="20"/>
              </w:rPr>
              <w:t>Interbank and money market items (assets)</w:t>
            </w:r>
          </w:p>
        </w:tc>
        <w:tc>
          <w:tcPr>
            <w:tcW w:w="5246" w:type="dxa"/>
            <w:gridSpan w:val="7"/>
          </w:tcPr>
          <w:p w14:paraId="75DEC7C4" w14:textId="77777777" w:rsidR="00CA2C84" w:rsidRPr="00FD5FF3" w:rsidRDefault="00CA2C84" w:rsidP="003023D6">
            <w:pPr>
              <w:tabs>
                <w:tab w:val="decimal" w:pos="793"/>
              </w:tabs>
              <w:spacing w:line="240" w:lineRule="atLeast"/>
              <w:jc w:val="center"/>
              <w:rPr>
                <w:rFonts w:cs="Times New Roman"/>
                <w:i/>
                <w:iCs/>
                <w:sz w:val="20"/>
              </w:rPr>
            </w:pPr>
          </w:p>
        </w:tc>
      </w:tr>
      <w:tr w:rsidR="00872D5F" w:rsidRPr="00CD43D0" w14:paraId="1A045EAE" w14:textId="77777777" w:rsidTr="000E0768">
        <w:trPr>
          <w:cantSplit/>
        </w:trPr>
        <w:tc>
          <w:tcPr>
            <w:tcW w:w="3951" w:type="dxa"/>
          </w:tcPr>
          <w:p w14:paraId="4039B77F" w14:textId="77777777" w:rsidR="00872D5F" w:rsidRPr="0093239C" w:rsidRDefault="00872D5F" w:rsidP="00872D5F">
            <w:pPr>
              <w:spacing w:line="240" w:lineRule="atLeast"/>
              <w:ind w:left="168" w:right="-105" w:hanging="168"/>
              <w:rPr>
                <w:rFonts w:cs="Times New Roman"/>
                <w:sz w:val="20"/>
                <w:rtl/>
                <w:cs/>
              </w:rPr>
            </w:pPr>
            <w:r w:rsidRPr="0093239C">
              <w:rPr>
                <w:rFonts w:cs="Times New Roman"/>
                <w:sz w:val="20"/>
              </w:rPr>
              <w:t>Current</w:t>
            </w:r>
          </w:p>
        </w:tc>
        <w:tc>
          <w:tcPr>
            <w:tcW w:w="1170" w:type="dxa"/>
            <w:tcBorders>
              <w:bottom w:val="single" w:sz="4" w:space="0" w:color="auto"/>
            </w:tcBorders>
          </w:tcPr>
          <w:p w14:paraId="0141544A" w14:textId="70BE9274" w:rsidR="00872D5F" w:rsidRPr="00FD5FF3" w:rsidRDefault="00872D5F" w:rsidP="00872D5F">
            <w:pPr>
              <w:tabs>
                <w:tab w:val="decimal" w:pos="886"/>
              </w:tabs>
              <w:spacing w:line="240" w:lineRule="atLeast"/>
              <w:ind w:left="-119" w:right="-137"/>
              <w:rPr>
                <w:rFonts w:cs="Times New Roman"/>
                <w:sz w:val="20"/>
                <w:rtl/>
                <w:cs/>
                <w:lang w:bidi="th-TH"/>
              </w:rPr>
            </w:pPr>
            <w:r w:rsidRPr="00872D5F">
              <w:rPr>
                <w:rFonts w:eastAsia="AngsanaNew" w:cs="Times New Roman"/>
                <w:color w:val="000000" w:themeColor="text1"/>
                <w:sz w:val="20"/>
                <w:cs/>
                <w:lang w:eastAsia="en-GB" w:bidi="th-TH"/>
              </w:rPr>
              <w:t>16</w:t>
            </w:r>
            <w:r w:rsidRPr="00872D5F">
              <w:rPr>
                <w:rFonts w:eastAsia="AngsanaNew" w:cs="Times New Roman"/>
                <w:color w:val="000000" w:themeColor="text1"/>
                <w:sz w:val="20"/>
                <w:lang w:eastAsia="en-GB"/>
              </w:rPr>
              <w:t>,</w:t>
            </w:r>
            <w:r w:rsidRPr="00872D5F">
              <w:rPr>
                <w:rFonts w:eastAsia="AngsanaNew" w:cs="Times New Roman"/>
                <w:color w:val="000000" w:themeColor="text1"/>
                <w:sz w:val="20"/>
                <w:cs/>
                <w:lang w:eastAsia="en-GB" w:bidi="th-TH"/>
              </w:rPr>
              <w:t>343</w:t>
            </w:r>
            <w:r w:rsidRPr="00872D5F">
              <w:rPr>
                <w:rFonts w:eastAsia="AngsanaNew" w:cs="Times New Roman"/>
                <w:color w:val="000000" w:themeColor="text1"/>
                <w:sz w:val="20"/>
                <w:lang w:eastAsia="en-GB"/>
              </w:rPr>
              <w:t>,</w:t>
            </w:r>
            <w:r w:rsidRPr="00872D5F">
              <w:rPr>
                <w:rFonts w:eastAsia="AngsanaNew" w:cs="Times New Roman"/>
                <w:color w:val="000000" w:themeColor="text1"/>
                <w:sz w:val="20"/>
                <w:cs/>
                <w:lang w:eastAsia="en-GB" w:bidi="th-TH"/>
              </w:rPr>
              <w:t>306</w:t>
            </w:r>
          </w:p>
        </w:tc>
        <w:tc>
          <w:tcPr>
            <w:tcW w:w="270" w:type="dxa"/>
          </w:tcPr>
          <w:p w14:paraId="424B437E" w14:textId="77777777" w:rsidR="00872D5F" w:rsidRPr="00FD5FF3" w:rsidRDefault="00872D5F" w:rsidP="00872D5F">
            <w:pPr>
              <w:tabs>
                <w:tab w:val="decimal" w:pos="871"/>
              </w:tabs>
              <w:spacing w:line="240" w:lineRule="atLeast"/>
              <w:ind w:left="-119" w:right="-137"/>
              <w:rPr>
                <w:rFonts w:cs="Times New Roman"/>
                <w:sz w:val="20"/>
              </w:rPr>
            </w:pPr>
          </w:p>
        </w:tc>
        <w:tc>
          <w:tcPr>
            <w:tcW w:w="1089" w:type="dxa"/>
            <w:tcBorders>
              <w:bottom w:val="single" w:sz="4" w:space="0" w:color="auto"/>
            </w:tcBorders>
          </w:tcPr>
          <w:p w14:paraId="5C6923D9" w14:textId="4BBB75D7" w:rsidR="00872D5F" w:rsidRPr="00FD5FF3" w:rsidRDefault="00872D5F" w:rsidP="00872D5F">
            <w:pPr>
              <w:tabs>
                <w:tab w:val="decimal" w:pos="796"/>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4891106D" w14:textId="77777777" w:rsidR="00872D5F" w:rsidRPr="00FD5FF3" w:rsidRDefault="00872D5F" w:rsidP="00872D5F">
            <w:pPr>
              <w:tabs>
                <w:tab w:val="decimal" w:pos="871"/>
              </w:tabs>
              <w:spacing w:line="240" w:lineRule="atLeast"/>
              <w:ind w:left="-119" w:right="-137"/>
              <w:rPr>
                <w:rFonts w:cs="Times New Roman"/>
                <w:sz w:val="20"/>
              </w:rPr>
            </w:pPr>
          </w:p>
        </w:tc>
        <w:tc>
          <w:tcPr>
            <w:tcW w:w="1098" w:type="dxa"/>
            <w:tcBorders>
              <w:bottom w:val="single" w:sz="4" w:space="0" w:color="auto"/>
            </w:tcBorders>
          </w:tcPr>
          <w:p w14:paraId="00300237" w14:textId="71A4A706" w:rsidR="00872D5F" w:rsidRPr="00FD5FF3" w:rsidRDefault="00872D5F" w:rsidP="00872D5F">
            <w:pPr>
              <w:tabs>
                <w:tab w:val="decimal" w:pos="874"/>
              </w:tabs>
              <w:spacing w:line="240" w:lineRule="atLeast"/>
              <w:ind w:left="-119" w:right="-137"/>
              <w:rPr>
                <w:rFonts w:cs="Times New Roman"/>
                <w:sz w:val="20"/>
              </w:rPr>
            </w:pPr>
            <w:r w:rsidRPr="0093239C">
              <w:rPr>
                <w:rFonts w:eastAsia="AngsanaNew" w:cs="Times New Roman"/>
                <w:color w:val="000000" w:themeColor="text1"/>
                <w:sz w:val="20"/>
                <w:lang w:eastAsia="en-GB"/>
              </w:rPr>
              <w:t>-</w:t>
            </w:r>
          </w:p>
        </w:tc>
        <w:tc>
          <w:tcPr>
            <w:tcW w:w="270" w:type="dxa"/>
          </w:tcPr>
          <w:p w14:paraId="4CD19893" w14:textId="77777777" w:rsidR="00872D5F" w:rsidRPr="00FD5FF3" w:rsidRDefault="00872D5F" w:rsidP="00872D5F">
            <w:pPr>
              <w:tabs>
                <w:tab w:val="decimal" w:pos="871"/>
              </w:tabs>
              <w:spacing w:line="240" w:lineRule="atLeast"/>
              <w:ind w:left="-119" w:right="-137"/>
              <w:rPr>
                <w:rFonts w:cs="Times New Roman"/>
                <w:sz w:val="20"/>
              </w:rPr>
            </w:pPr>
          </w:p>
        </w:tc>
        <w:tc>
          <w:tcPr>
            <w:tcW w:w="1079" w:type="dxa"/>
            <w:tcBorders>
              <w:bottom w:val="single" w:sz="4" w:space="0" w:color="auto"/>
            </w:tcBorders>
          </w:tcPr>
          <w:p w14:paraId="1FD719C5" w14:textId="07E58D7B" w:rsidR="00872D5F" w:rsidRPr="00FD5FF3" w:rsidRDefault="00872D5F" w:rsidP="00872D5F">
            <w:pPr>
              <w:tabs>
                <w:tab w:val="decimal" w:pos="871"/>
              </w:tabs>
              <w:spacing w:line="240" w:lineRule="atLeast"/>
              <w:ind w:left="-119" w:right="-137"/>
              <w:rPr>
                <w:rFonts w:cs="Times New Roman"/>
                <w:sz w:val="20"/>
              </w:rPr>
            </w:pPr>
            <w:r w:rsidRPr="00872D5F">
              <w:rPr>
                <w:rFonts w:eastAsia="AngsanaNew" w:cs="Times New Roman"/>
                <w:color w:val="000000" w:themeColor="text1"/>
                <w:sz w:val="20"/>
                <w:cs/>
                <w:lang w:eastAsia="en-GB" w:bidi="th-TH"/>
              </w:rPr>
              <w:t>16</w:t>
            </w:r>
            <w:r w:rsidRPr="00872D5F">
              <w:rPr>
                <w:rFonts w:eastAsia="AngsanaNew" w:cs="Times New Roman"/>
                <w:color w:val="000000" w:themeColor="text1"/>
                <w:sz w:val="20"/>
                <w:lang w:eastAsia="en-GB"/>
              </w:rPr>
              <w:t>,</w:t>
            </w:r>
            <w:r w:rsidRPr="00872D5F">
              <w:rPr>
                <w:rFonts w:eastAsia="AngsanaNew" w:cs="Times New Roman"/>
                <w:color w:val="000000" w:themeColor="text1"/>
                <w:sz w:val="20"/>
                <w:cs/>
                <w:lang w:eastAsia="en-GB" w:bidi="th-TH"/>
              </w:rPr>
              <w:t>343</w:t>
            </w:r>
            <w:r w:rsidRPr="00872D5F">
              <w:rPr>
                <w:rFonts w:eastAsia="AngsanaNew" w:cs="Times New Roman"/>
                <w:color w:val="000000" w:themeColor="text1"/>
                <w:sz w:val="20"/>
                <w:lang w:eastAsia="en-GB"/>
              </w:rPr>
              <w:t>,</w:t>
            </w:r>
            <w:r w:rsidRPr="00872D5F">
              <w:rPr>
                <w:rFonts w:eastAsia="AngsanaNew" w:cs="Times New Roman"/>
                <w:color w:val="000000" w:themeColor="text1"/>
                <w:sz w:val="20"/>
                <w:cs/>
                <w:lang w:eastAsia="en-GB" w:bidi="th-TH"/>
              </w:rPr>
              <w:t>306</w:t>
            </w:r>
          </w:p>
        </w:tc>
      </w:tr>
      <w:tr w:rsidR="00872D5F" w:rsidRPr="00CD43D0" w14:paraId="7B3B98BF" w14:textId="77777777" w:rsidTr="000E0768">
        <w:trPr>
          <w:cantSplit/>
        </w:trPr>
        <w:tc>
          <w:tcPr>
            <w:tcW w:w="3951" w:type="dxa"/>
          </w:tcPr>
          <w:p w14:paraId="232D2A11" w14:textId="77777777" w:rsidR="00872D5F" w:rsidRPr="00FD5FF3" w:rsidRDefault="00872D5F" w:rsidP="00872D5F">
            <w:pPr>
              <w:spacing w:line="240" w:lineRule="atLeast"/>
              <w:ind w:left="168" w:right="-105" w:hanging="168"/>
              <w:rPr>
                <w:rFonts w:cs="Times New Roman"/>
                <w:sz w:val="20"/>
              </w:rPr>
            </w:pPr>
            <w:r w:rsidRPr="00FD5FF3">
              <w:rPr>
                <w:rFonts w:cs="Times New Roman"/>
                <w:b/>
                <w:bCs/>
                <w:sz w:val="20"/>
              </w:rPr>
              <w:t>Net carrying amount</w:t>
            </w:r>
          </w:p>
        </w:tc>
        <w:tc>
          <w:tcPr>
            <w:tcW w:w="1170" w:type="dxa"/>
            <w:tcBorders>
              <w:top w:val="single" w:sz="4" w:space="0" w:color="auto"/>
              <w:bottom w:val="double" w:sz="4" w:space="0" w:color="auto"/>
            </w:tcBorders>
          </w:tcPr>
          <w:p w14:paraId="16B38FAA" w14:textId="0480665C" w:rsidR="00872D5F" w:rsidRPr="00872D5F" w:rsidRDefault="00872D5F" w:rsidP="00872D5F">
            <w:pPr>
              <w:tabs>
                <w:tab w:val="decimal" w:pos="886"/>
              </w:tabs>
              <w:spacing w:line="240" w:lineRule="atLeast"/>
              <w:ind w:left="-119" w:right="-137"/>
              <w:rPr>
                <w:rFonts w:eastAsia="AngsanaNew" w:cs="Times New Roman"/>
                <w:b/>
                <w:bCs/>
                <w:sz w:val="20"/>
                <w:lang w:eastAsia="en-GB"/>
              </w:rPr>
            </w:pPr>
            <w:r w:rsidRPr="00872D5F">
              <w:rPr>
                <w:rFonts w:eastAsia="AngsanaNew" w:cs="Times New Roman"/>
                <w:b/>
                <w:bCs/>
                <w:color w:val="000000" w:themeColor="text1"/>
                <w:sz w:val="20"/>
                <w:cs/>
                <w:lang w:eastAsia="en-GB" w:bidi="th-TH"/>
              </w:rPr>
              <w:t>16</w:t>
            </w:r>
            <w:r w:rsidRPr="00872D5F">
              <w:rPr>
                <w:rFonts w:eastAsia="AngsanaNew" w:cs="Times New Roman"/>
                <w:b/>
                <w:bCs/>
                <w:color w:val="000000" w:themeColor="text1"/>
                <w:sz w:val="20"/>
                <w:lang w:eastAsia="en-GB"/>
              </w:rPr>
              <w:t>,</w:t>
            </w:r>
            <w:r w:rsidRPr="00872D5F">
              <w:rPr>
                <w:rFonts w:eastAsia="AngsanaNew" w:cs="Times New Roman"/>
                <w:b/>
                <w:bCs/>
                <w:color w:val="000000" w:themeColor="text1"/>
                <w:sz w:val="20"/>
                <w:cs/>
                <w:lang w:eastAsia="en-GB" w:bidi="th-TH"/>
              </w:rPr>
              <w:t>343</w:t>
            </w:r>
            <w:r w:rsidRPr="00872D5F">
              <w:rPr>
                <w:rFonts w:eastAsia="AngsanaNew" w:cs="Times New Roman"/>
                <w:b/>
                <w:bCs/>
                <w:color w:val="000000" w:themeColor="text1"/>
                <w:sz w:val="20"/>
                <w:lang w:eastAsia="en-GB"/>
              </w:rPr>
              <w:t>,</w:t>
            </w:r>
            <w:r w:rsidRPr="00872D5F">
              <w:rPr>
                <w:rFonts w:eastAsia="AngsanaNew" w:cs="Times New Roman"/>
                <w:b/>
                <w:bCs/>
                <w:color w:val="000000" w:themeColor="text1"/>
                <w:sz w:val="20"/>
                <w:cs/>
                <w:lang w:eastAsia="en-GB" w:bidi="th-TH"/>
              </w:rPr>
              <w:t>306</w:t>
            </w:r>
          </w:p>
        </w:tc>
        <w:tc>
          <w:tcPr>
            <w:tcW w:w="270" w:type="dxa"/>
          </w:tcPr>
          <w:p w14:paraId="019B3D29" w14:textId="77777777" w:rsidR="00872D5F" w:rsidRPr="00FD5FF3" w:rsidRDefault="00872D5F" w:rsidP="00872D5F">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3B85FD8D" w14:textId="54A87CED" w:rsidR="00872D5F" w:rsidRPr="00FD5FF3" w:rsidRDefault="00872D5F" w:rsidP="00872D5F">
            <w:pPr>
              <w:tabs>
                <w:tab w:val="decimal" w:pos="796"/>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1E5CD1C8" w14:textId="77777777" w:rsidR="00872D5F" w:rsidRPr="00FD5FF3" w:rsidRDefault="00872D5F" w:rsidP="00872D5F">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69E8B680" w14:textId="5ECD71BA" w:rsidR="00872D5F" w:rsidRPr="00FD5FF3" w:rsidRDefault="00872D5F" w:rsidP="00872D5F">
            <w:pPr>
              <w:tabs>
                <w:tab w:val="decimal" w:pos="874"/>
              </w:tabs>
              <w:spacing w:line="240" w:lineRule="atLeast"/>
              <w:ind w:left="-119" w:right="-137"/>
              <w:rPr>
                <w:rFonts w:eastAsia="AngsanaNew" w:cs="Times New Roman"/>
                <w:b/>
                <w:bCs/>
                <w:sz w:val="20"/>
                <w:lang w:eastAsia="en-GB"/>
              </w:rPr>
            </w:pPr>
            <w:r w:rsidRPr="0093239C">
              <w:rPr>
                <w:rFonts w:eastAsia="AngsanaNew" w:cs="Times New Roman"/>
                <w:b/>
                <w:bCs/>
                <w:color w:val="000000" w:themeColor="text1"/>
                <w:sz w:val="20"/>
                <w:lang w:eastAsia="en-GB"/>
              </w:rPr>
              <w:t>-</w:t>
            </w:r>
          </w:p>
        </w:tc>
        <w:tc>
          <w:tcPr>
            <w:tcW w:w="270" w:type="dxa"/>
          </w:tcPr>
          <w:p w14:paraId="1FAE4C54" w14:textId="77777777" w:rsidR="00872D5F" w:rsidRPr="00FD5FF3" w:rsidRDefault="00872D5F" w:rsidP="00872D5F">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tcPr>
          <w:p w14:paraId="7CB307B5" w14:textId="0C7164AE" w:rsidR="00872D5F" w:rsidRPr="00FD5FF3" w:rsidRDefault="00872D5F" w:rsidP="00872D5F">
            <w:pPr>
              <w:tabs>
                <w:tab w:val="decimal" w:pos="871"/>
              </w:tabs>
              <w:spacing w:line="240" w:lineRule="atLeast"/>
              <w:ind w:left="-119" w:right="-137"/>
              <w:rPr>
                <w:rFonts w:eastAsia="AngsanaNew" w:cs="Times New Roman"/>
                <w:b/>
                <w:bCs/>
                <w:sz w:val="20"/>
              </w:rPr>
            </w:pPr>
            <w:r w:rsidRPr="00872D5F">
              <w:rPr>
                <w:rFonts w:eastAsia="AngsanaNew" w:cs="Times New Roman"/>
                <w:b/>
                <w:bCs/>
                <w:color w:val="000000" w:themeColor="text1"/>
                <w:sz w:val="20"/>
                <w:cs/>
                <w:lang w:eastAsia="en-GB" w:bidi="th-TH"/>
              </w:rPr>
              <w:t>16</w:t>
            </w:r>
            <w:r w:rsidRPr="00872D5F">
              <w:rPr>
                <w:rFonts w:eastAsia="AngsanaNew" w:cs="Times New Roman"/>
                <w:b/>
                <w:bCs/>
                <w:color w:val="000000" w:themeColor="text1"/>
                <w:sz w:val="20"/>
                <w:lang w:eastAsia="en-GB"/>
              </w:rPr>
              <w:t>,</w:t>
            </w:r>
            <w:r w:rsidRPr="00872D5F">
              <w:rPr>
                <w:rFonts w:eastAsia="AngsanaNew" w:cs="Times New Roman"/>
                <w:b/>
                <w:bCs/>
                <w:color w:val="000000" w:themeColor="text1"/>
                <w:sz w:val="20"/>
                <w:cs/>
                <w:lang w:eastAsia="en-GB" w:bidi="th-TH"/>
              </w:rPr>
              <w:t>343</w:t>
            </w:r>
            <w:r w:rsidRPr="00872D5F">
              <w:rPr>
                <w:rFonts w:eastAsia="AngsanaNew" w:cs="Times New Roman"/>
                <w:b/>
                <w:bCs/>
                <w:color w:val="000000" w:themeColor="text1"/>
                <w:sz w:val="20"/>
                <w:lang w:eastAsia="en-GB"/>
              </w:rPr>
              <w:t>,</w:t>
            </w:r>
            <w:r w:rsidRPr="00872D5F">
              <w:rPr>
                <w:rFonts w:eastAsia="AngsanaNew" w:cs="Times New Roman"/>
                <w:b/>
                <w:bCs/>
                <w:color w:val="000000" w:themeColor="text1"/>
                <w:sz w:val="20"/>
                <w:cs/>
                <w:lang w:eastAsia="en-GB" w:bidi="th-TH"/>
              </w:rPr>
              <w:t>306</w:t>
            </w:r>
          </w:p>
        </w:tc>
      </w:tr>
    </w:tbl>
    <w:p w14:paraId="24D05EED" w14:textId="7EF59545" w:rsidR="009C4EFC" w:rsidRDefault="009C4EFC" w:rsidP="000A0540">
      <w:pPr>
        <w:autoSpaceDE w:val="0"/>
        <w:autoSpaceDN w:val="0"/>
        <w:adjustRightInd w:val="0"/>
        <w:spacing w:line="240" w:lineRule="atLeast"/>
        <w:ind w:left="518"/>
        <w:jc w:val="thaiDistribute"/>
        <w:rPr>
          <w:rFonts w:cs="Times New Roman"/>
          <w:color w:val="000000"/>
          <w:szCs w:val="22"/>
          <w:lang w:bidi="th-TH"/>
        </w:rPr>
      </w:pPr>
    </w:p>
    <w:p w14:paraId="1E31FE4D" w14:textId="3D0F2C59" w:rsidR="00174ACB" w:rsidRPr="000A0540" w:rsidRDefault="009C4EFC" w:rsidP="00AA6956">
      <w:pPr>
        <w:rPr>
          <w:rFonts w:cs="Times New Roman"/>
          <w:color w:val="000000"/>
          <w:szCs w:val="22"/>
          <w:lang w:bidi="th-TH"/>
        </w:rPr>
      </w:pPr>
      <w:r>
        <w:rPr>
          <w:rFonts w:cs="Times New Roman"/>
          <w:color w:val="000000"/>
          <w:szCs w:val="22"/>
          <w:lang w:bidi="th-TH"/>
        </w:rPr>
        <w:br w:type="page"/>
      </w:r>
    </w:p>
    <w:tbl>
      <w:tblPr>
        <w:tblW w:w="9197" w:type="dxa"/>
        <w:tblInd w:w="459" w:type="dxa"/>
        <w:tblLayout w:type="fixed"/>
        <w:tblLook w:val="04A0" w:firstRow="1" w:lastRow="0" w:firstColumn="1" w:lastColumn="0" w:noHBand="0" w:noVBand="1"/>
      </w:tblPr>
      <w:tblGrid>
        <w:gridCol w:w="3861"/>
        <w:gridCol w:w="1170"/>
        <w:gridCol w:w="270"/>
        <w:gridCol w:w="1080"/>
        <w:gridCol w:w="270"/>
        <w:gridCol w:w="1080"/>
        <w:gridCol w:w="270"/>
        <w:gridCol w:w="1196"/>
      </w:tblGrid>
      <w:tr w:rsidR="00E95E0D" w:rsidRPr="00CD43D0" w14:paraId="0E4FE876" w14:textId="77777777">
        <w:trPr>
          <w:tblHeader/>
        </w:trPr>
        <w:tc>
          <w:tcPr>
            <w:tcW w:w="3861" w:type="dxa"/>
            <w:vAlign w:val="center"/>
          </w:tcPr>
          <w:p w14:paraId="7A87950A" w14:textId="77777777" w:rsidR="00E95E0D" w:rsidRPr="00FD5FF3" w:rsidDel="00FE4E42" w:rsidRDefault="00E95E0D">
            <w:pPr>
              <w:spacing w:line="240" w:lineRule="atLeast"/>
              <w:ind w:right="-105"/>
              <w:jc w:val="center"/>
              <w:rPr>
                <w:rFonts w:cs="Times New Roman"/>
                <w:sz w:val="20"/>
                <w:rtl/>
                <w:cs/>
              </w:rPr>
            </w:pPr>
          </w:p>
        </w:tc>
        <w:tc>
          <w:tcPr>
            <w:tcW w:w="5336" w:type="dxa"/>
            <w:gridSpan w:val="7"/>
            <w:vAlign w:val="center"/>
          </w:tcPr>
          <w:p w14:paraId="3E6D9DEA" w14:textId="77777777" w:rsidR="00E95E0D" w:rsidRPr="00FD5FF3" w:rsidRDefault="00E95E0D">
            <w:pPr>
              <w:spacing w:line="240" w:lineRule="atLeast"/>
              <w:jc w:val="center"/>
              <w:rPr>
                <w:rFonts w:cs="Times New Roman"/>
                <w:sz w:val="20"/>
              </w:rPr>
            </w:pPr>
            <w:r w:rsidRPr="00EB51C1">
              <w:rPr>
                <w:rFonts w:cs="Times New Roman"/>
                <w:b/>
                <w:bCs/>
                <w:color w:val="000000"/>
                <w:sz w:val="20"/>
              </w:rPr>
              <w:t>Consolidated and the Bank</w:t>
            </w:r>
          </w:p>
        </w:tc>
      </w:tr>
      <w:tr w:rsidR="00E95E0D" w:rsidRPr="00CD43D0" w14:paraId="46C9E805" w14:textId="77777777">
        <w:trPr>
          <w:tblHeader/>
        </w:trPr>
        <w:tc>
          <w:tcPr>
            <w:tcW w:w="3861" w:type="dxa"/>
            <w:vAlign w:val="center"/>
          </w:tcPr>
          <w:p w14:paraId="2A95B12A" w14:textId="77777777" w:rsidR="00E95E0D" w:rsidRPr="00FD5FF3" w:rsidDel="00FE4E42" w:rsidRDefault="00E95E0D">
            <w:pPr>
              <w:spacing w:line="240" w:lineRule="atLeast"/>
              <w:ind w:right="-105"/>
              <w:jc w:val="center"/>
              <w:rPr>
                <w:rFonts w:cs="Times New Roman"/>
                <w:sz w:val="20"/>
                <w:rtl/>
                <w:cs/>
              </w:rPr>
            </w:pPr>
          </w:p>
        </w:tc>
        <w:tc>
          <w:tcPr>
            <w:tcW w:w="5336" w:type="dxa"/>
            <w:gridSpan w:val="7"/>
            <w:vAlign w:val="bottom"/>
          </w:tcPr>
          <w:p w14:paraId="4BBA57DF" w14:textId="79703388" w:rsidR="00E95E0D" w:rsidRPr="00FD5FF3" w:rsidRDefault="00E95E0D">
            <w:pPr>
              <w:spacing w:line="240" w:lineRule="atLeast"/>
              <w:ind w:left="-120" w:right="-108"/>
              <w:jc w:val="center"/>
              <w:rPr>
                <w:rFonts w:cs="Times New Roman"/>
                <w:sz w:val="20"/>
              </w:rPr>
            </w:pPr>
            <w:r>
              <w:rPr>
                <w:rFonts w:cs="Times New Roman"/>
                <w:sz w:val="20"/>
              </w:rPr>
              <w:t xml:space="preserve">30 June </w:t>
            </w:r>
            <w:r w:rsidRPr="00FD5FF3">
              <w:rPr>
                <w:rFonts w:cs="Times New Roman"/>
                <w:sz w:val="20"/>
              </w:rPr>
              <w:t>202</w:t>
            </w:r>
            <w:r>
              <w:rPr>
                <w:rFonts w:cs="Times New Roman"/>
                <w:sz w:val="20"/>
              </w:rPr>
              <w:t>5</w:t>
            </w:r>
          </w:p>
        </w:tc>
      </w:tr>
      <w:tr w:rsidR="00E95E0D" w:rsidRPr="00CD43D0" w14:paraId="489AF5B9" w14:textId="77777777">
        <w:trPr>
          <w:cantSplit/>
          <w:tblHeader/>
        </w:trPr>
        <w:tc>
          <w:tcPr>
            <w:tcW w:w="3861" w:type="dxa"/>
            <w:vAlign w:val="center"/>
          </w:tcPr>
          <w:p w14:paraId="4AD6D1C5" w14:textId="77777777" w:rsidR="00E95E0D" w:rsidRPr="00FD5FF3" w:rsidRDefault="00E95E0D">
            <w:pPr>
              <w:tabs>
                <w:tab w:val="decimal" w:pos="516"/>
              </w:tabs>
              <w:spacing w:line="240" w:lineRule="atLeast"/>
              <w:jc w:val="thaiDistribute"/>
              <w:rPr>
                <w:rFonts w:cs="Times New Roman"/>
                <w:b/>
                <w:bCs/>
                <w:i/>
                <w:iCs/>
                <w:spacing w:val="-2"/>
                <w:sz w:val="20"/>
              </w:rPr>
            </w:pPr>
          </w:p>
        </w:tc>
        <w:tc>
          <w:tcPr>
            <w:tcW w:w="1170" w:type="dxa"/>
            <w:vAlign w:val="bottom"/>
          </w:tcPr>
          <w:p w14:paraId="2E3A571F" w14:textId="77777777" w:rsidR="00E95E0D" w:rsidRPr="00FD5FF3" w:rsidRDefault="00E95E0D">
            <w:pPr>
              <w:spacing w:line="240" w:lineRule="atLeast"/>
              <w:ind w:left="-120" w:right="-108"/>
              <w:jc w:val="center"/>
              <w:rPr>
                <w:rFonts w:cs="Times New Roman"/>
                <w:sz w:val="20"/>
                <w:rtl/>
                <w:cs/>
              </w:rPr>
            </w:pPr>
            <w:r w:rsidRPr="00FD5FF3">
              <w:rPr>
                <w:rFonts w:cs="Times New Roman"/>
                <w:sz w:val="20"/>
              </w:rPr>
              <w:t>Stage 1</w:t>
            </w:r>
          </w:p>
        </w:tc>
        <w:tc>
          <w:tcPr>
            <w:tcW w:w="270" w:type="dxa"/>
            <w:vAlign w:val="bottom"/>
          </w:tcPr>
          <w:p w14:paraId="0F2D10F6" w14:textId="77777777" w:rsidR="00E95E0D" w:rsidRPr="00FD5FF3" w:rsidRDefault="00E95E0D">
            <w:pPr>
              <w:spacing w:line="240" w:lineRule="atLeast"/>
              <w:ind w:left="-120" w:right="-108"/>
              <w:jc w:val="center"/>
              <w:rPr>
                <w:rFonts w:cs="Times New Roman"/>
                <w:sz w:val="20"/>
              </w:rPr>
            </w:pPr>
          </w:p>
        </w:tc>
        <w:tc>
          <w:tcPr>
            <w:tcW w:w="1080" w:type="dxa"/>
            <w:vAlign w:val="bottom"/>
          </w:tcPr>
          <w:p w14:paraId="4EF078E5" w14:textId="77777777" w:rsidR="00E95E0D" w:rsidRPr="00FD5FF3" w:rsidRDefault="00E95E0D">
            <w:pPr>
              <w:tabs>
                <w:tab w:val="decimal" w:pos="790"/>
              </w:tabs>
              <w:spacing w:line="240" w:lineRule="atLeast"/>
              <w:ind w:left="-120" w:right="-108"/>
              <w:rPr>
                <w:rFonts w:cs="Times New Roman"/>
                <w:sz w:val="20"/>
              </w:rPr>
            </w:pPr>
            <w:r w:rsidRPr="00FD5FF3">
              <w:rPr>
                <w:rFonts w:cs="Times New Roman"/>
                <w:sz w:val="20"/>
              </w:rPr>
              <w:t>Stage 2</w:t>
            </w:r>
          </w:p>
        </w:tc>
        <w:tc>
          <w:tcPr>
            <w:tcW w:w="270" w:type="dxa"/>
            <w:vAlign w:val="bottom"/>
          </w:tcPr>
          <w:p w14:paraId="7A5AC6A0" w14:textId="77777777" w:rsidR="00E95E0D" w:rsidRPr="00FD5FF3" w:rsidRDefault="00E95E0D">
            <w:pPr>
              <w:spacing w:line="240" w:lineRule="atLeast"/>
              <w:ind w:left="-120" w:right="-108"/>
              <w:jc w:val="center"/>
              <w:rPr>
                <w:rFonts w:cs="Times New Roman"/>
                <w:sz w:val="20"/>
              </w:rPr>
            </w:pPr>
          </w:p>
        </w:tc>
        <w:tc>
          <w:tcPr>
            <w:tcW w:w="1080" w:type="dxa"/>
            <w:vAlign w:val="bottom"/>
          </w:tcPr>
          <w:p w14:paraId="0782D560" w14:textId="77777777" w:rsidR="00E95E0D" w:rsidRPr="00FD5FF3" w:rsidRDefault="00E95E0D">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4140710F" w14:textId="77777777" w:rsidR="00E95E0D" w:rsidRPr="00FD5FF3" w:rsidRDefault="00E95E0D">
            <w:pPr>
              <w:spacing w:line="240" w:lineRule="atLeast"/>
              <w:ind w:left="-120" w:right="-108"/>
              <w:jc w:val="center"/>
              <w:rPr>
                <w:rFonts w:cs="Times New Roman"/>
                <w:sz w:val="20"/>
              </w:rPr>
            </w:pPr>
          </w:p>
        </w:tc>
        <w:tc>
          <w:tcPr>
            <w:tcW w:w="1196" w:type="dxa"/>
            <w:vAlign w:val="bottom"/>
          </w:tcPr>
          <w:p w14:paraId="603E143B" w14:textId="77777777" w:rsidR="00E95E0D" w:rsidRPr="00FD5FF3" w:rsidRDefault="00E95E0D">
            <w:pPr>
              <w:spacing w:line="240" w:lineRule="atLeast"/>
              <w:ind w:left="-120" w:right="-108"/>
              <w:jc w:val="center"/>
              <w:rPr>
                <w:rFonts w:cs="Times New Roman"/>
                <w:sz w:val="20"/>
              </w:rPr>
            </w:pPr>
            <w:r w:rsidRPr="00FD5FF3">
              <w:rPr>
                <w:rFonts w:cs="Times New Roman"/>
                <w:sz w:val="20"/>
              </w:rPr>
              <w:t>Total</w:t>
            </w:r>
          </w:p>
        </w:tc>
      </w:tr>
      <w:tr w:rsidR="00E95E0D" w:rsidRPr="00CD43D0" w14:paraId="554E9742" w14:textId="77777777">
        <w:trPr>
          <w:cantSplit/>
          <w:tblHeader/>
        </w:trPr>
        <w:tc>
          <w:tcPr>
            <w:tcW w:w="3861" w:type="dxa"/>
            <w:vAlign w:val="center"/>
          </w:tcPr>
          <w:p w14:paraId="7BD18F52" w14:textId="77777777" w:rsidR="00E95E0D" w:rsidRPr="00FD5FF3" w:rsidRDefault="00E95E0D">
            <w:pPr>
              <w:tabs>
                <w:tab w:val="decimal" w:pos="516"/>
              </w:tabs>
              <w:spacing w:line="240" w:lineRule="atLeast"/>
              <w:jc w:val="thaiDistribute"/>
              <w:rPr>
                <w:rFonts w:cs="Times New Roman"/>
                <w:b/>
                <w:bCs/>
                <w:i/>
                <w:iCs/>
                <w:spacing w:val="-2"/>
                <w:sz w:val="20"/>
              </w:rPr>
            </w:pPr>
          </w:p>
        </w:tc>
        <w:tc>
          <w:tcPr>
            <w:tcW w:w="5336" w:type="dxa"/>
            <w:gridSpan w:val="7"/>
            <w:vAlign w:val="bottom"/>
          </w:tcPr>
          <w:p w14:paraId="31744A2E" w14:textId="77777777" w:rsidR="00E95E0D" w:rsidRPr="00FD5FF3" w:rsidRDefault="00E95E0D">
            <w:pPr>
              <w:tabs>
                <w:tab w:val="decimal" w:pos="863"/>
              </w:tabs>
              <w:spacing w:line="240" w:lineRule="atLeast"/>
              <w:ind w:left="-119" w:right="-137"/>
              <w:jc w:val="center"/>
              <w:rPr>
                <w:rFonts w:cs="Times New Roman"/>
                <w:sz w:val="20"/>
              </w:rPr>
            </w:pPr>
            <w:r w:rsidRPr="00FD5FF3">
              <w:rPr>
                <w:rFonts w:cs="Times New Roman"/>
                <w:i/>
                <w:iCs/>
                <w:sz w:val="20"/>
              </w:rPr>
              <w:t>(in thousand Baht)</w:t>
            </w:r>
          </w:p>
        </w:tc>
      </w:tr>
      <w:tr w:rsidR="00E95E0D" w:rsidRPr="00CD43D0" w14:paraId="4974D077" w14:textId="77777777">
        <w:trPr>
          <w:cantSplit/>
        </w:trPr>
        <w:tc>
          <w:tcPr>
            <w:tcW w:w="3861" w:type="dxa"/>
          </w:tcPr>
          <w:p w14:paraId="430DA2EE" w14:textId="77777777" w:rsidR="00E95E0D" w:rsidRPr="00FD5FF3" w:rsidRDefault="00E95E0D">
            <w:pPr>
              <w:spacing w:line="240" w:lineRule="atLeast"/>
              <w:ind w:left="168" w:right="-105" w:hanging="168"/>
              <w:rPr>
                <w:rFonts w:cs="Times New Roman"/>
                <w:b/>
                <w:bCs/>
                <w:i/>
                <w:iCs/>
                <w:spacing w:val="-2"/>
                <w:sz w:val="20"/>
              </w:rPr>
            </w:pPr>
            <w:r w:rsidRPr="00FD5FF3">
              <w:rPr>
                <w:rFonts w:cs="Times New Roman"/>
                <w:b/>
                <w:bCs/>
                <w:i/>
                <w:iCs/>
                <w:spacing w:val="-2"/>
                <w:sz w:val="20"/>
              </w:rPr>
              <w:t>Investments in debt instruments measured at FVOCI</w:t>
            </w:r>
          </w:p>
        </w:tc>
        <w:tc>
          <w:tcPr>
            <w:tcW w:w="1170" w:type="dxa"/>
          </w:tcPr>
          <w:p w14:paraId="7D306A23" w14:textId="77777777" w:rsidR="00E95E0D" w:rsidRPr="00FD5FF3" w:rsidRDefault="00E95E0D">
            <w:pPr>
              <w:tabs>
                <w:tab w:val="decimal" w:pos="880"/>
              </w:tabs>
              <w:spacing w:line="240" w:lineRule="atLeast"/>
              <w:ind w:left="-119" w:right="-137"/>
              <w:rPr>
                <w:rFonts w:cs="Times New Roman"/>
                <w:sz w:val="20"/>
                <w:highlight w:val="cyan"/>
              </w:rPr>
            </w:pPr>
          </w:p>
        </w:tc>
        <w:tc>
          <w:tcPr>
            <w:tcW w:w="270" w:type="dxa"/>
          </w:tcPr>
          <w:p w14:paraId="4564AD36" w14:textId="77777777" w:rsidR="00E95E0D" w:rsidRPr="00FD5FF3" w:rsidRDefault="00E95E0D">
            <w:pPr>
              <w:tabs>
                <w:tab w:val="decimal" w:pos="871"/>
              </w:tabs>
              <w:spacing w:line="240" w:lineRule="atLeast"/>
              <w:ind w:left="-119" w:right="-137"/>
              <w:rPr>
                <w:rFonts w:cs="Times New Roman"/>
                <w:sz w:val="20"/>
                <w:highlight w:val="cyan"/>
              </w:rPr>
            </w:pPr>
          </w:p>
        </w:tc>
        <w:tc>
          <w:tcPr>
            <w:tcW w:w="1080" w:type="dxa"/>
          </w:tcPr>
          <w:p w14:paraId="4255CB0E" w14:textId="77777777" w:rsidR="00E95E0D" w:rsidRPr="00FD5FF3" w:rsidRDefault="00E95E0D">
            <w:pPr>
              <w:tabs>
                <w:tab w:val="decimal" w:pos="884"/>
              </w:tabs>
              <w:spacing w:line="240" w:lineRule="atLeast"/>
              <w:ind w:left="-119" w:right="-137"/>
              <w:rPr>
                <w:rFonts w:cs="Times New Roman"/>
                <w:sz w:val="20"/>
                <w:highlight w:val="cyan"/>
              </w:rPr>
            </w:pPr>
          </w:p>
        </w:tc>
        <w:tc>
          <w:tcPr>
            <w:tcW w:w="270" w:type="dxa"/>
          </w:tcPr>
          <w:p w14:paraId="705BBB23" w14:textId="77777777" w:rsidR="00E95E0D" w:rsidRPr="00FD5FF3" w:rsidRDefault="00E95E0D">
            <w:pPr>
              <w:tabs>
                <w:tab w:val="decimal" w:pos="871"/>
              </w:tabs>
              <w:spacing w:line="240" w:lineRule="atLeast"/>
              <w:ind w:left="-119" w:right="-137"/>
              <w:rPr>
                <w:rFonts w:cs="Times New Roman"/>
                <w:sz w:val="20"/>
                <w:highlight w:val="cyan"/>
              </w:rPr>
            </w:pPr>
          </w:p>
        </w:tc>
        <w:tc>
          <w:tcPr>
            <w:tcW w:w="1080" w:type="dxa"/>
          </w:tcPr>
          <w:p w14:paraId="0A2732DE" w14:textId="77777777" w:rsidR="00E95E0D" w:rsidRPr="00FD5FF3" w:rsidRDefault="00E95E0D">
            <w:pPr>
              <w:tabs>
                <w:tab w:val="decimal" w:pos="874"/>
              </w:tabs>
              <w:spacing w:line="240" w:lineRule="atLeast"/>
              <w:ind w:left="-119" w:right="-137"/>
              <w:rPr>
                <w:rFonts w:cs="Times New Roman"/>
                <w:sz w:val="20"/>
                <w:highlight w:val="cyan"/>
              </w:rPr>
            </w:pPr>
          </w:p>
        </w:tc>
        <w:tc>
          <w:tcPr>
            <w:tcW w:w="270" w:type="dxa"/>
          </w:tcPr>
          <w:p w14:paraId="1CD71996" w14:textId="77777777" w:rsidR="00E95E0D" w:rsidRPr="00FD5FF3" w:rsidRDefault="00E95E0D">
            <w:pPr>
              <w:tabs>
                <w:tab w:val="decimal" w:pos="871"/>
              </w:tabs>
              <w:spacing w:line="240" w:lineRule="atLeast"/>
              <w:ind w:left="-119" w:right="-137"/>
              <w:rPr>
                <w:rFonts w:cs="Times New Roman"/>
                <w:sz w:val="20"/>
                <w:highlight w:val="cyan"/>
              </w:rPr>
            </w:pPr>
          </w:p>
        </w:tc>
        <w:tc>
          <w:tcPr>
            <w:tcW w:w="1196" w:type="dxa"/>
          </w:tcPr>
          <w:p w14:paraId="02FD460B" w14:textId="77777777" w:rsidR="00E95E0D" w:rsidRPr="00FD5FF3" w:rsidRDefault="00E95E0D">
            <w:pPr>
              <w:tabs>
                <w:tab w:val="decimal" w:pos="863"/>
              </w:tabs>
              <w:spacing w:line="240" w:lineRule="atLeast"/>
              <w:ind w:left="-119" w:right="-137"/>
              <w:rPr>
                <w:rFonts w:eastAsia="AngsanaNew" w:cs="Times New Roman"/>
                <w:sz w:val="20"/>
                <w:highlight w:val="cyan"/>
                <w:lang w:eastAsia="en-GB"/>
              </w:rPr>
            </w:pPr>
          </w:p>
        </w:tc>
      </w:tr>
      <w:tr w:rsidR="00E95E0D" w:rsidRPr="007B3C22" w14:paraId="56A71B67" w14:textId="77777777" w:rsidTr="00AA6956">
        <w:trPr>
          <w:cantSplit/>
          <w:trHeight w:val="245"/>
        </w:trPr>
        <w:tc>
          <w:tcPr>
            <w:tcW w:w="3861" w:type="dxa"/>
            <w:hideMark/>
          </w:tcPr>
          <w:p w14:paraId="216E2F1D" w14:textId="77777777" w:rsidR="00E95E0D" w:rsidRPr="007B3C22" w:rsidRDefault="00E95E0D" w:rsidP="00017E8F">
            <w:pPr>
              <w:spacing w:line="240" w:lineRule="atLeast"/>
              <w:ind w:left="168" w:right="-105" w:hanging="168"/>
              <w:rPr>
                <w:rFonts w:cs="Times New Roman"/>
                <w:sz w:val="20"/>
              </w:rPr>
            </w:pPr>
            <w:r w:rsidRPr="007B3C22">
              <w:rPr>
                <w:rFonts w:cs="Times New Roman"/>
                <w:sz w:val="20"/>
              </w:rPr>
              <w:t xml:space="preserve">Low credit risk </w:t>
            </w:r>
            <w:r w:rsidRPr="007B3C22">
              <w:rPr>
                <w:rFonts w:cs="Times New Roman"/>
                <w:sz w:val="20"/>
                <w:vertAlign w:val="superscript"/>
              </w:rPr>
              <w:t>(1)</w:t>
            </w:r>
          </w:p>
        </w:tc>
        <w:tc>
          <w:tcPr>
            <w:tcW w:w="1170" w:type="dxa"/>
          </w:tcPr>
          <w:p w14:paraId="1B1239C3" w14:textId="128B9639" w:rsidR="00E95E0D" w:rsidRPr="007B3C22" w:rsidRDefault="00686182" w:rsidP="00017E8F">
            <w:pPr>
              <w:tabs>
                <w:tab w:val="decimal" w:pos="974"/>
              </w:tabs>
              <w:spacing w:line="240" w:lineRule="atLeast"/>
              <w:ind w:left="-119" w:right="-137"/>
              <w:rPr>
                <w:rFonts w:eastAsia="AngsanaNew" w:cs="Times New Roman"/>
                <w:sz w:val="20"/>
              </w:rPr>
            </w:pPr>
            <w:r w:rsidRPr="007B3C22">
              <w:rPr>
                <w:rFonts w:eastAsia="AngsanaNew" w:cs="Times New Roman"/>
                <w:sz w:val="20"/>
              </w:rPr>
              <w:t>2,732,292</w:t>
            </w:r>
          </w:p>
        </w:tc>
        <w:tc>
          <w:tcPr>
            <w:tcW w:w="270" w:type="dxa"/>
          </w:tcPr>
          <w:p w14:paraId="253EB998" w14:textId="77777777" w:rsidR="00E95E0D" w:rsidRPr="007B3C22" w:rsidRDefault="00E95E0D" w:rsidP="00017E8F">
            <w:pPr>
              <w:tabs>
                <w:tab w:val="decimal" w:pos="871"/>
              </w:tabs>
              <w:spacing w:line="240" w:lineRule="atLeast"/>
              <w:ind w:left="-119" w:right="-137"/>
              <w:rPr>
                <w:rFonts w:eastAsia="AngsanaNew" w:cs="Times New Roman"/>
                <w:sz w:val="20"/>
              </w:rPr>
            </w:pPr>
          </w:p>
        </w:tc>
        <w:tc>
          <w:tcPr>
            <w:tcW w:w="1080" w:type="dxa"/>
          </w:tcPr>
          <w:p w14:paraId="7262C831" w14:textId="5B729398" w:rsidR="00E95E0D" w:rsidRPr="00AA6956" w:rsidRDefault="00686182">
            <w:pPr>
              <w:tabs>
                <w:tab w:val="decimal" w:pos="884"/>
              </w:tabs>
              <w:spacing w:line="240" w:lineRule="atLeast"/>
              <w:ind w:left="-119" w:right="-137"/>
              <w:rPr>
                <w:rFonts w:eastAsia="AngsanaNew" w:cs="Times New Roman"/>
                <w:sz w:val="20"/>
                <w:szCs w:val="25"/>
                <w:lang w:bidi="th-TH"/>
              </w:rPr>
            </w:pPr>
            <w:r w:rsidRPr="00AA6956">
              <w:rPr>
                <w:rFonts w:eastAsia="AngsanaNew" w:cs="Times New Roman"/>
                <w:sz w:val="20"/>
                <w:cs/>
                <w:lang w:bidi="th-TH"/>
              </w:rPr>
              <w:t>-</w:t>
            </w:r>
          </w:p>
        </w:tc>
        <w:tc>
          <w:tcPr>
            <w:tcW w:w="270" w:type="dxa"/>
          </w:tcPr>
          <w:p w14:paraId="52A7070C" w14:textId="77777777" w:rsidR="00E95E0D" w:rsidRPr="007B3C22" w:rsidRDefault="00E95E0D" w:rsidP="00017E8F">
            <w:pPr>
              <w:tabs>
                <w:tab w:val="decimal" w:pos="871"/>
              </w:tabs>
              <w:spacing w:line="240" w:lineRule="atLeast"/>
              <w:ind w:left="-119" w:right="-137"/>
              <w:rPr>
                <w:rFonts w:eastAsia="AngsanaNew" w:cs="Times New Roman"/>
                <w:sz w:val="20"/>
              </w:rPr>
            </w:pPr>
          </w:p>
        </w:tc>
        <w:tc>
          <w:tcPr>
            <w:tcW w:w="1080" w:type="dxa"/>
          </w:tcPr>
          <w:p w14:paraId="6CC62BF3" w14:textId="1242F5D2" w:rsidR="00E95E0D" w:rsidRPr="00AA6956" w:rsidRDefault="00686182" w:rsidP="00AA6956">
            <w:pPr>
              <w:tabs>
                <w:tab w:val="decimal" w:pos="790"/>
              </w:tabs>
              <w:spacing w:line="240" w:lineRule="atLeast"/>
              <w:ind w:left="-119" w:right="-137"/>
              <w:rPr>
                <w:rFonts w:eastAsia="AngsanaNew" w:cs="Times New Roman"/>
                <w:sz w:val="20"/>
                <w:szCs w:val="25"/>
                <w:lang w:bidi="th-TH"/>
              </w:rPr>
            </w:pPr>
            <w:r w:rsidRPr="00AA6956">
              <w:rPr>
                <w:rFonts w:eastAsia="AngsanaNew" w:cs="Times New Roman"/>
                <w:sz w:val="20"/>
                <w:cs/>
                <w:lang w:bidi="th-TH"/>
              </w:rPr>
              <w:t>-</w:t>
            </w:r>
          </w:p>
        </w:tc>
        <w:tc>
          <w:tcPr>
            <w:tcW w:w="270" w:type="dxa"/>
          </w:tcPr>
          <w:p w14:paraId="09910C41" w14:textId="77777777" w:rsidR="00E95E0D" w:rsidRPr="007B3C22" w:rsidRDefault="00E95E0D" w:rsidP="00017E8F">
            <w:pPr>
              <w:tabs>
                <w:tab w:val="decimal" w:pos="871"/>
              </w:tabs>
              <w:spacing w:line="240" w:lineRule="atLeast"/>
              <w:ind w:left="-119" w:right="-137"/>
              <w:rPr>
                <w:rFonts w:eastAsia="AngsanaNew" w:cs="Times New Roman"/>
                <w:sz w:val="20"/>
              </w:rPr>
            </w:pPr>
          </w:p>
        </w:tc>
        <w:tc>
          <w:tcPr>
            <w:tcW w:w="1196" w:type="dxa"/>
          </w:tcPr>
          <w:p w14:paraId="1C8FE093" w14:textId="3E0FE5DD" w:rsidR="00E95E0D" w:rsidRPr="007B3C22" w:rsidRDefault="00686182" w:rsidP="00017E8F">
            <w:pPr>
              <w:tabs>
                <w:tab w:val="decimal" w:pos="971"/>
              </w:tabs>
              <w:spacing w:line="240" w:lineRule="atLeast"/>
              <w:ind w:left="-119" w:right="-137"/>
              <w:rPr>
                <w:rFonts w:eastAsia="AngsanaNew" w:cs="Times New Roman"/>
                <w:sz w:val="20"/>
              </w:rPr>
            </w:pPr>
            <w:r w:rsidRPr="007B3C22">
              <w:rPr>
                <w:rFonts w:eastAsia="AngsanaNew" w:cs="Times New Roman"/>
                <w:sz w:val="20"/>
              </w:rPr>
              <w:t>2,732,292</w:t>
            </w:r>
          </w:p>
        </w:tc>
      </w:tr>
      <w:tr w:rsidR="00E95E0D" w:rsidRPr="007B3C22" w14:paraId="1A19A3DF" w14:textId="77777777" w:rsidTr="00AA6956">
        <w:trPr>
          <w:cantSplit/>
          <w:trHeight w:val="245"/>
        </w:trPr>
        <w:tc>
          <w:tcPr>
            <w:tcW w:w="3861" w:type="dxa"/>
          </w:tcPr>
          <w:p w14:paraId="63D31A81" w14:textId="77777777" w:rsidR="00E95E0D" w:rsidRPr="007B3C22" w:rsidRDefault="00E95E0D" w:rsidP="00017E8F">
            <w:pPr>
              <w:spacing w:line="240" w:lineRule="atLeast"/>
              <w:ind w:left="168" w:right="-105" w:hanging="168"/>
              <w:rPr>
                <w:rFonts w:cs="Times New Roman"/>
                <w:sz w:val="20"/>
              </w:rPr>
            </w:pPr>
            <w:r w:rsidRPr="007B3C22">
              <w:rPr>
                <w:rFonts w:cs="Times New Roman"/>
                <w:sz w:val="20"/>
              </w:rPr>
              <w:t>Credit-impaired</w:t>
            </w:r>
          </w:p>
        </w:tc>
        <w:tc>
          <w:tcPr>
            <w:tcW w:w="1170" w:type="dxa"/>
            <w:tcBorders>
              <w:bottom w:val="single" w:sz="4" w:space="0" w:color="auto"/>
            </w:tcBorders>
          </w:tcPr>
          <w:p w14:paraId="34ACA9C5" w14:textId="6AA419EF" w:rsidR="00E95E0D" w:rsidRPr="00AA6956" w:rsidRDefault="00686182">
            <w:pPr>
              <w:tabs>
                <w:tab w:val="decimal" w:pos="974"/>
              </w:tabs>
              <w:spacing w:line="240" w:lineRule="atLeast"/>
              <w:ind w:left="-119" w:right="-137"/>
              <w:rPr>
                <w:rFonts w:eastAsia="AngsanaNew" w:cs="Times New Roman"/>
                <w:sz w:val="20"/>
                <w:szCs w:val="25"/>
                <w:lang w:bidi="th-TH"/>
              </w:rPr>
            </w:pPr>
            <w:r w:rsidRPr="00AA6956">
              <w:rPr>
                <w:rFonts w:eastAsia="AngsanaNew" w:cs="Times New Roman"/>
                <w:sz w:val="20"/>
                <w:cs/>
                <w:lang w:bidi="th-TH"/>
              </w:rPr>
              <w:t>-</w:t>
            </w:r>
          </w:p>
        </w:tc>
        <w:tc>
          <w:tcPr>
            <w:tcW w:w="270" w:type="dxa"/>
          </w:tcPr>
          <w:p w14:paraId="5EF9BB6A" w14:textId="77777777" w:rsidR="00E95E0D" w:rsidRPr="007B3C22" w:rsidRDefault="00E95E0D" w:rsidP="00017E8F">
            <w:pPr>
              <w:tabs>
                <w:tab w:val="decimal" w:pos="871"/>
              </w:tabs>
              <w:spacing w:line="240" w:lineRule="atLeast"/>
              <w:ind w:left="-119" w:right="-137"/>
              <w:rPr>
                <w:rFonts w:eastAsia="AngsanaNew" w:cs="Times New Roman"/>
                <w:sz w:val="20"/>
              </w:rPr>
            </w:pPr>
          </w:p>
        </w:tc>
        <w:tc>
          <w:tcPr>
            <w:tcW w:w="1080" w:type="dxa"/>
            <w:tcBorders>
              <w:bottom w:val="single" w:sz="4" w:space="0" w:color="auto"/>
            </w:tcBorders>
          </w:tcPr>
          <w:p w14:paraId="2D97AAF9" w14:textId="09F87DE1" w:rsidR="00E95E0D" w:rsidRPr="00AA6956" w:rsidRDefault="00686182">
            <w:pPr>
              <w:tabs>
                <w:tab w:val="decimal" w:pos="884"/>
              </w:tabs>
              <w:spacing w:line="240" w:lineRule="atLeast"/>
              <w:ind w:left="-119" w:right="-137"/>
              <w:rPr>
                <w:rFonts w:eastAsia="AngsanaNew" w:cs="Times New Roman"/>
                <w:sz w:val="20"/>
                <w:szCs w:val="25"/>
                <w:lang w:bidi="th-TH"/>
              </w:rPr>
            </w:pPr>
            <w:r w:rsidRPr="00AA6956">
              <w:rPr>
                <w:rFonts w:eastAsia="AngsanaNew" w:cs="Times New Roman"/>
                <w:sz w:val="20"/>
                <w:cs/>
                <w:lang w:bidi="th-TH"/>
              </w:rPr>
              <w:t>-</w:t>
            </w:r>
          </w:p>
        </w:tc>
        <w:tc>
          <w:tcPr>
            <w:tcW w:w="270" w:type="dxa"/>
          </w:tcPr>
          <w:p w14:paraId="2E86E7A7" w14:textId="77777777" w:rsidR="00E95E0D" w:rsidRPr="007B3C22" w:rsidRDefault="00E95E0D" w:rsidP="00017E8F">
            <w:pPr>
              <w:tabs>
                <w:tab w:val="decimal" w:pos="871"/>
              </w:tabs>
              <w:spacing w:line="240" w:lineRule="atLeast"/>
              <w:ind w:left="-119" w:right="-137"/>
              <w:rPr>
                <w:rFonts w:eastAsia="AngsanaNew" w:cs="Times New Roman"/>
                <w:sz w:val="20"/>
              </w:rPr>
            </w:pPr>
          </w:p>
        </w:tc>
        <w:tc>
          <w:tcPr>
            <w:tcW w:w="1080" w:type="dxa"/>
            <w:tcBorders>
              <w:bottom w:val="single" w:sz="4" w:space="0" w:color="auto"/>
            </w:tcBorders>
          </w:tcPr>
          <w:p w14:paraId="0871B94E" w14:textId="1D6AFD6B" w:rsidR="00E95E0D" w:rsidRPr="007B3C22" w:rsidRDefault="00686182" w:rsidP="00017E8F">
            <w:pPr>
              <w:tabs>
                <w:tab w:val="decimal" w:pos="874"/>
              </w:tabs>
              <w:spacing w:line="240" w:lineRule="atLeast"/>
              <w:ind w:left="-119" w:right="-137"/>
              <w:rPr>
                <w:rFonts w:eastAsia="AngsanaNew" w:cs="Times New Roman"/>
                <w:sz w:val="20"/>
              </w:rPr>
            </w:pPr>
            <w:r w:rsidRPr="00AA6956">
              <w:rPr>
                <w:rFonts w:eastAsia="AngsanaNew" w:cs="Times New Roman"/>
                <w:color w:val="000000" w:themeColor="text1"/>
                <w:sz w:val="20"/>
                <w:lang w:eastAsia="en-GB" w:bidi="th-TH"/>
              </w:rPr>
              <w:t>20,208</w:t>
            </w:r>
          </w:p>
        </w:tc>
        <w:tc>
          <w:tcPr>
            <w:tcW w:w="270" w:type="dxa"/>
          </w:tcPr>
          <w:p w14:paraId="0DDE8B54" w14:textId="77777777" w:rsidR="00E95E0D" w:rsidRPr="007B3C22" w:rsidRDefault="00E95E0D" w:rsidP="00017E8F">
            <w:pPr>
              <w:tabs>
                <w:tab w:val="decimal" w:pos="871"/>
              </w:tabs>
              <w:spacing w:line="240" w:lineRule="atLeast"/>
              <w:ind w:left="-119" w:right="-137"/>
              <w:rPr>
                <w:rFonts w:eastAsia="AngsanaNew" w:cs="Times New Roman"/>
                <w:sz w:val="20"/>
              </w:rPr>
            </w:pPr>
          </w:p>
        </w:tc>
        <w:tc>
          <w:tcPr>
            <w:tcW w:w="1196" w:type="dxa"/>
            <w:tcBorders>
              <w:bottom w:val="single" w:sz="4" w:space="0" w:color="auto"/>
            </w:tcBorders>
          </w:tcPr>
          <w:p w14:paraId="2D93CC84" w14:textId="452C92E6" w:rsidR="00E95E0D" w:rsidRPr="007B3C22" w:rsidRDefault="00686182">
            <w:pPr>
              <w:tabs>
                <w:tab w:val="decimal" w:pos="971"/>
              </w:tabs>
              <w:spacing w:line="240" w:lineRule="atLeast"/>
              <w:ind w:left="-119" w:right="-137"/>
              <w:rPr>
                <w:rFonts w:eastAsia="AngsanaNew" w:cs="Times New Roman"/>
                <w:sz w:val="20"/>
              </w:rPr>
            </w:pPr>
            <w:r w:rsidRPr="00AA6956">
              <w:rPr>
                <w:rFonts w:eastAsia="AngsanaNew" w:cs="Times New Roman"/>
                <w:color w:val="000000" w:themeColor="text1"/>
                <w:sz w:val="20"/>
                <w:lang w:eastAsia="en-GB" w:bidi="th-TH"/>
              </w:rPr>
              <w:t>20,208</w:t>
            </w:r>
          </w:p>
        </w:tc>
      </w:tr>
      <w:tr w:rsidR="00E95E0D" w:rsidRPr="007B3C22" w14:paraId="7B3453E0" w14:textId="77777777" w:rsidTr="00AA6956">
        <w:trPr>
          <w:cantSplit/>
        </w:trPr>
        <w:tc>
          <w:tcPr>
            <w:tcW w:w="3861" w:type="dxa"/>
          </w:tcPr>
          <w:p w14:paraId="64B0532A" w14:textId="77777777" w:rsidR="00E95E0D" w:rsidRPr="007B3C22" w:rsidRDefault="00E95E0D" w:rsidP="00017E8F">
            <w:pPr>
              <w:spacing w:line="240" w:lineRule="atLeast"/>
              <w:ind w:left="168" w:right="-105" w:hanging="168"/>
              <w:rPr>
                <w:rFonts w:cs="Times New Roman"/>
                <w:sz w:val="20"/>
              </w:rPr>
            </w:pPr>
            <w:r w:rsidRPr="007B3C22">
              <w:rPr>
                <w:rFonts w:cs="Times New Roman"/>
                <w:sz w:val="20"/>
              </w:rPr>
              <w:t>Total</w:t>
            </w:r>
          </w:p>
        </w:tc>
        <w:tc>
          <w:tcPr>
            <w:tcW w:w="1170" w:type="dxa"/>
            <w:tcBorders>
              <w:top w:val="single" w:sz="4" w:space="0" w:color="auto"/>
              <w:bottom w:val="double" w:sz="4" w:space="0" w:color="auto"/>
            </w:tcBorders>
          </w:tcPr>
          <w:p w14:paraId="5B735217" w14:textId="55937B24" w:rsidR="00E95E0D" w:rsidRPr="00AA6956" w:rsidRDefault="00686182">
            <w:pPr>
              <w:tabs>
                <w:tab w:val="decimal" w:pos="974"/>
              </w:tabs>
              <w:spacing w:line="240" w:lineRule="atLeast"/>
              <w:ind w:left="-119" w:right="-137"/>
              <w:rPr>
                <w:rFonts w:eastAsia="AngsanaNew" w:cs="Times New Roman"/>
                <w:color w:val="000000" w:themeColor="text1"/>
                <w:sz w:val="20"/>
                <w:lang w:eastAsia="en-GB" w:bidi="th-TH"/>
              </w:rPr>
            </w:pPr>
            <w:r w:rsidRPr="00AA6956">
              <w:rPr>
                <w:rFonts w:eastAsia="AngsanaNew" w:cs="Times New Roman"/>
                <w:color w:val="000000" w:themeColor="text1"/>
                <w:sz w:val="20"/>
                <w:lang w:eastAsia="en-GB" w:bidi="th-TH"/>
              </w:rPr>
              <w:t>2,732,292</w:t>
            </w:r>
          </w:p>
        </w:tc>
        <w:tc>
          <w:tcPr>
            <w:tcW w:w="270" w:type="dxa"/>
          </w:tcPr>
          <w:p w14:paraId="72212268" w14:textId="77777777" w:rsidR="00E95E0D" w:rsidRPr="00AA6956" w:rsidRDefault="00E95E0D" w:rsidP="00017E8F">
            <w:pPr>
              <w:tabs>
                <w:tab w:val="decimal" w:pos="871"/>
              </w:tabs>
              <w:spacing w:line="240" w:lineRule="atLeast"/>
              <w:ind w:left="-119" w:right="-137"/>
              <w:rPr>
                <w:rFonts w:eastAsia="AngsanaNew" w:cs="Times New Roman"/>
                <w:color w:val="000000" w:themeColor="text1"/>
                <w:sz w:val="20"/>
                <w:lang w:eastAsia="en-GB" w:bidi="th-TH"/>
              </w:rPr>
            </w:pPr>
          </w:p>
        </w:tc>
        <w:tc>
          <w:tcPr>
            <w:tcW w:w="1080" w:type="dxa"/>
            <w:tcBorders>
              <w:top w:val="single" w:sz="4" w:space="0" w:color="auto"/>
              <w:bottom w:val="double" w:sz="4" w:space="0" w:color="auto"/>
            </w:tcBorders>
          </w:tcPr>
          <w:p w14:paraId="7C31D8C1" w14:textId="74D97BBC" w:rsidR="00E95E0D" w:rsidRPr="00AA6956" w:rsidRDefault="00686182">
            <w:pPr>
              <w:tabs>
                <w:tab w:val="decimal" w:pos="884"/>
              </w:tabs>
              <w:spacing w:line="240" w:lineRule="atLeast"/>
              <w:ind w:left="-119" w:right="-137"/>
              <w:rPr>
                <w:rFonts w:eastAsia="AngsanaNew" w:cs="Times New Roman"/>
                <w:sz w:val="20"/>
                <w:lang w:bidi="th-TH"/>
              </w:rPr>
            </w:pPr>
            <w:r w:rsidRPr="00AA6956">
              <w:rPr>
                <w:rFonts w:eastAsia="AngsanaNew" w:cs="Times New Roman"/>
                <w:sz w:val="20"/>
                <w:cs/>
                <w:lang w:bidi="th-TH"/>
              </w:rPr>
              <w:t>-</w:t>
            </w:r>
          </w:p>
        </w:tc>
        <w:tc>
          <w:tcPr>
            <w:tcW w:w="270" w:type="dxa"/>
          </w:tcPr>
          <w:p w14:paraId="1F555063" w14:textId="77777777" w:rsidR="00E95E0D" w:rsidRPr="00AA6956" w:rsidRDefault="00E95E0D" w:rsidP="00017E8F">
            <w:pPr>
              <w:tabs>
                <w:tab w:val="decimal" w:pos="871"/>
              </w:tabs>
              <w:spacing w:line="240" w:lineRule="atLeast"/>
              <w:ind w:left="-119" w:right="-137"/>
              <w:rPr>
                <w:rFonts w:eastAsia="AngsanaNew" w:cs="Times New Roman"/>
                <w:color w:val="000000" w:themeColor="text1"/>
                <w:sz w:val="20"/>
                <w:lang w:eastAsia="en-GB" w:bidi="th-TH"/>
              </w:rPr>
            </w:pPr>
          </w:p>
        </w:tc>
        <w:tc>
          <w:tcPr>
            <w:tcW w:w="1080" w:type="dxa"/>
            <w:tcBorders>
              <w:top w:val="single" w:sz="4" w:space="0" w:color="auto"/>
              <w:bottom w:val="double" w:sz="4" w:space="0" w:color="auto"/>
            </w:tcBorders>
          </w:tcPr>
          <w:p w14:paraId="26F9AB93" w14:textId="4DDCD256" w:rsidR="00E95E0D" w:rsidRPr="00AA6956" w:rsidRDefault="00686182" w:rsidP="00017E8F">
            <w:pPr>
              <w:tabs>
                <w:tab w:val="decimal" w:pos="874"/>
              </w:tabs>
              <w:spacing w:line="240" w:lineRule="atLeast"/>
              <w:ind w:left="-119" w:right="-137"/>
              <w:rPr>
                <w:rFonts w:eastAsia="AngsanaNew" w:cs="Times New Roman"/>
                <w:color w:val="000000" w:themeColor="text1"/>
                <w:sz w:val="20"/>
                <w:lang w:eastAsia="en-GB" w:bidi="th-TH"/>
              </w:rPr>
            </w:pPr>
            <w:r w:rsidRPr="00AA6956">
              <w:rPr>
                <w:rFonts w:eastAsia="AngsanaNew" w:cs="Times New Roman"/>
                <w:color w:val="000000" w:themeColor="text1"/>
                <w:sz w:val="20"/>
                <w:lang w:eastAsia="en-GB" w:bidi="th-TH"/>
              </w:rPr>
              <w:t>20,208</w:t>
            </w:r>
          </w:p>
        </w:tc>
        <w:tc>
          <w:tcPr>
            <w:tcW w:w="270" w:type="dxa"/>
          </w:tcPr>
          <w:p w14:paraId="5337F66D" w14:textId="77777777" w:rsidR="00E95E0D" w:rsidRPr="00AA6956" w:rsidRDefault="00E95E0D" w:rsidP="00017E8F">
            <w:pPr>
              <w:tabs>
                <w:tab w:val="decimal" w:pos="871"/>
              </w:tabs>
              <w:spacing w:line="240" w:lineRule="atLeast"/>
              <w:ind w:left="-119" w:right="-137"/>
              <w:rPr>
                <w:rFonts w:eastAsia="AngsanaNew" w:cs="Times New Roman"/>
                <w:color w:val="000000" w:themeColor="text1"/>
                <w:sz w:val="20"/>
                <w:lang w:eastAsia="en-GB" w:bidi="th-TH"/>
              </w:rPr>
            </w:pPr>
          </w:p>
        </w:tc>
        <w:tc>
          <w:tcPr>
            <w:tcW w:w="1196" w:type="dxa"/>
            <w:tcBorders>
              <w:top w:val="single" w:sz="4" w:space="0" w:color="auto"/>
              <w:bottom w:val="double" w:sz="4" w:space="0" w:color="auto"/>
            </w:tcBorders>
          </w:tcPr>
          <w:p w14:paraId="24F58D24" w14:textId="13C2DB83" w:rsidR="00E95E0D" w:rsidRPr="00AA6956" w:rsidRDefault="00686182">
            <w:pPr>
              <w:tabs>
                <w:tab w:val="decimal" w:pos="971"/>
              </w:tabs>
              <w:spacing w:line="240" w:lineRule="atLeast"/>
              <w:ind w:left="-119" w:right="-137"/>
              <w:rPr>
                <w:rFonts w:eastAsia="AngsanaNew" w:cs="Times New Roman"/>
                <w:color w:val="000000" w:themeColor="text1"/>
                <w:sz w:val="20"/>
                <w:lang w:eastAsia="en-GB" w:bidi="th-TH"/>
              </w:rPr>
            </w:pPr>
            <w:r w:rsidRPr="00AA6956">
              <w:rPr>
                <w:rFonts w:eastAsia="AngsanaNew" w:cs="Times New Roman"/>
                <w:color w:val="000000" w:themeColor="text1"/>
                <w:sz w:val="20"/>
                <w:lang w:eastAsia="en-GB" w:bidi="th-TH"/>
              </w:rPr>
              <w:t>2,752,500</w:t>
            </w:r>
          </w:p>
        </w:tc>
      </w:tr>
      <w:tr w:rsidR="00E95E0D" w:rsidRPr="007B3C22" w14:paraId="535DE6BF" w14:textId="77777777">
        <w:trPr>
          <w:cantSplit/>
        </w:trPr>
        <w:tc>
          <w:tcPr>
            <w:tcW w:w="3861" w:type="dxa"/>
          </w:tcPr>
          <w:p w14:paraId="2182A240" w14:textId="77777777" w:rsidR="00E95E0D" w:rsidRPr="007B3C22" w:rsidRDefault="00E95E0D">
            <w:pPr>
              <w:spacing w:line="240" w:lineRule="atLeast"/>
              <w:ind w:left="168" w:right="-105" w:hanging="168"/>
              <w:rPr>
                <w:rFonts w:cs="Times New Roman"/>
                <w:sz w:val="20"/>
              </w:rPr>
            </w:pPr>
          </w:p>
        </w:tc>
        <w:tc>
          <w:tcPr>
            <w:tcW w:w="1170" w:type="dxa"/>
            <w:tcBorders>
              <w:top w:val="double" w:sz="4" w:space="0" w:color="auto"/>
            </w:tcBorders>
          </w:tcPr>
          <w:p w14:paraId="2B973E0E" w14:textId="77777777" w:rsidR="00E95E0D" w:rsidRPr="007B3C22" w:rsidRDefault="00E95E0D">
            <w:pPr>
              <w:tabs>
                <w:tab w:val="decimal" w:pos="974"/>
              </w:tabs>
              <w:spacing w:line="240" w:lineRule="atLeast"/>
              <w:ind w:right="-137"/>
              <w:rPr>
                <w:rFonts w:eastAsia="AngsanaNew" w:cs="Times New Roman"/>
                <w:sz w:val="20"/>
              </w:rPr>
            </w:pPr>
          </w:p>
        </w:tc>
        <w:tc>
          <w:tcPr>
            <w:tcW w:w="270" w:type="dxa"/>
          </w:tcPr>
          <w:p w14:paraId="64345987" w14:textId="77777777" w:rsidR="00E95E0D" w:rsidRPr="007B3C22" w:rsidRDefault="00E95E0D">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475B83F5" w14:textId="77777777" w:rsidR="00E95E0D" w:rsidRPr="007B3C22" w:rsidRDefault="00E95E0D">
            <w:pPr>
              <w:tabs>
                <w:tab w:val="decimal" w:pos="884"/>
              </w:tabs>
              <w:spacing w:line="240" w:lineRule="atLeast"/>
              <w:ind w:right="-137"/>
              <w:rPr>
                <w:rFonts w:eastAsia="AngsanaNew" w:cs="Times New Roman"/>
                <w:sz w:val="20"/>
              </w:rPr>
            </w:pPr>
          </w:p>
        </w:tc>
        <w:tc>
          <w:tcPr>
            <w:tcW w:w="270" w:type="dxa"/>
          </w:tcPr>
          <w:p w14:paraId="1CE227C5" w14:textId="77777777" w:rsidR="00E95E0D" w:rsidRPr="007B3C22" w:rsidRDefault="00E95E0D">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2B1C7B46" w14:textId="77777777" w:rsidR="00E95E0D" w:rsidRPr="007B3C22" w:rsidRDefault="00E95E0D">
            <w:pPr>
              <w:tabs>
                <w:tab w:val="decimal" w:pos="874"/>
              </w:tabs>
              <w:spacing w:line="240" w:lineRule="atLeast"/>
              <w:ind w:right="-137"/>
              <w:rPr>
                <w:rFonts w:eastAsia="AngsanaNew" w:cs="Times New Roman"/>
                <w:sz w:val="20"/>
              </w:rPr>
            </w:pPr>
          </w:p>
        </w:tc>
        <w:tc>
          <w:tcPr>
            <w:tcW w:w="270" w:type="dxa"/>
          </w:tcPr>
          <w:p w14:paraId="7EB1E393" w14:textId="77777777" w:rsidR="00E95E0D" w:rsidRPr="007B3C22" w:rsidRDefault="00E95E0D">
            <w:pPr>
              <w:tabs>
                <w:tab w:val="decimal" w:pos="871"/>
              </w:tabs>
              <w:spacing w:line="240" w:lineRule="atLeast"/>
              <w:ind w:left="-119" w:right="-137"/>
              <w:rPr>
                <w:rFonts w:eastAsia="AngsanaNew" w:cs="Times New Roman"/>
                <w:sz w:val="20"/>
              </w:rPr>
            </w:pPr>
          </w:p>
        </w:tc>
        <w:tc>
          <w:tcPr>
            <w:tcW w:w="1196" w:type="dxa"/>
            <w:tcBorders>
              <w:top w:val="double" w:sz="4" w:space="0" w:color="auto"/>
            </w:tcBorders>
          </w:tcPr>
          <w:p w14:paraId="0974729F" w14:textId="77777777" w:rsidR="00E95E0D" w:rsidRPr="007B3C22" w:rsidRDefault="00E95E0D">
            <w:pPr>
              <w:tabs>
                <w:tab w:val="decimal" w:pos="971"/>
              </w:tabs>
              <w:spacing w:line="240" w:lineRule="atLeast"/>
              <w:ind w:right="-137"/>
              <w:rPr>
                <w:rFonts w:eastAsia="AngsanaNew" w:cs="Times New Roman"/>
                <w:sz w:val="20"/>
              </w:rPr>
            </w:pPr>
          </w:p>
        </w:tc>
      </w:tr>
      <w:tr w:rsidR="00E95E0D" w:rsidRPr="007B3C22" w14:paraId="6E6484E7" w14:textId="77777777">
        <w:trPr>
          <w:cantSplit/>
        </w:trPr>
        <w:tc>
          <w:tcPr>
            <w:tcW w:w="3861" w:type="dxa"/>
          </w:tcPr>
          <w:p w14:paraId="546A14F0" w14:textId="77777777" w:rsidR="00E95E0D" w:rsidRPr="007B3C22" w:rsidRDefault="00E95E0D">
            <w:pPr>
              <w:spacing w:line="240" w:lineRule="atLeast"/>
              <w:ind w:left="168" w:right="-105" w:hanging="168"/>
              <w:rPr>
                <w:rFonts w:cs="Times New Roman"/>
                <w:sz w:val="20"/>
              </w:rPr>
            </w:pPr>
            <w:r w:rsidRPr="007B3C22">
              <w:rPr>
                <w:rFonts w:cs="Times New Roman"/>
                <w:sz w:val="20"/>
              </w:rPr>
              <w:t>Allowance for expected credit loss</w:t>
            </w:r>
          </w:p>
        </w:tc>
        <w:tc>
          <w:tcPr>
            <w:tcW w:w="1170" w:type="dxa"/>
            <w:vAlign w:val="bottom"/>
          </w:tcPr>
          <w:p w14:paraId="04B21614" w14:textId="5DDD192E" w:rsidR="00E95E0D" w:rsidRPr="00AA6956" w:rsidRDefault="00E53D54">
            <w:pPr>
              <w:tabs>
                <w:tab w:val="decimal" w:pos="974"/>
              </w:tabs>
              <w:spacing w:line="240" w:lineRule="atLeast"/>
              <w:ind w:right="-137"/>
              <w:rPr>
                <w:rFonts w:eastAsia="AngsanaNew"/>
                <w:sz w:val="20"/>
                <w:szCs w:val="25"/>
                <w:lang w:val="en-US" w:bidi="th-TH"/>
              </w:rPr>
            </w:pPr>
            <w:r w:rsidRPr="00AA6956">
              <w:rPr>
                <w:rFonts w:eastAsia="AngsanaNew" w:cs="Times New Roman"/>
                <w:sz w:val="20"/>
                <w:lang w:val="en-US" w:bidi="th-TH"/>
              </w:rPr>
              <w:t>(2</w:t>
            </w:r>
            <w:r w:rsidR="00030B73" w:rsidRPr="00AA6956">
              <w:rPr>
                <w:rFonts w:eastAsia="AngsanaNew" w:cs="Times New Roman"/>
                <w:sz w:val="20"/>
                <w:lang w:val="en-US" w:bidi="th-TH"/>
              </w:rPr>
              <w:t>7</w:t>
            </w:r>
            <w:r w:rsidRPr="00AA6956">
              <w:rPr>
                <w:rFonts w:eastAsia="AngsanaNew" w:cs="Times New Roman"/>
                <w:sz w:val="20"/>
                <w:lang w:val="en-US" w:bidi="th-TH"/>
              </w:rPr>
              <w:t>)</w:t>
            </w:r>
          </w:p>
        </w:tc>
        <w:tc>
          <w:tcPr>
            <w:tcW w:w="270" w:type="dxa"/>
          </w:tcPr>
          <w:p w14:paraId="3F05BD68" w14:textId="77777777" w:rsidR="00E95E0D" w:rsidRPr="007B3C22" w:rsidRDefault="00E95E0D">
            <w:pPr>
              <w:tabs>
                <w:tab w:val="decimal" w:pos="871"/>
              </w:tabs>
              <w:spacing w:line="240" w:lineRule="atLeast"/>
              <w:ind w:left="-119" w:right="-137"/>
              <w:rPr>
                <w:rFonts w:eastAsia="AngsanaNew" w:cs="Times New Roman"/>
                <w:sz w:val="20"/>
              </w:rPr>
            </w:pPr>
          </w:p>
        </w:tc>
        <w:tc>
          <w:tcPr>
            <w:tcW w:w="1080" w:type="dxa"/>
          </w:tcPr>
          <w:p w14:paraId="5A4004D7" w14:textId="77273791" w:rsidR="00E95E0D" w:rsidRPr="00AA6956" w:rsidRDefault="00E53D54" w:rsidP="00AA6956">
            <w:pPr>
              <w:tabs>
                <w:tab w:val="decimal" w:pos="884"/>
              </w:tabs>
              <w:spacing w:line="240" w:lineRule="atLeast"/>
              <w:ind w:left="-119" w:right="-137"/>
              <w:rPr>
                <w:rFonts w:eastAsia="AngsanaNew" w:cstheme="minorBidi"/>
                <w:sz w:val="20"/>
                <w:szCs w:val="25"/>
                <w:lang w:bidi="th-TH"/>
              </w:rPr>
            </w:pPr>
            <w:r w:rsidRPr="00AA6956">
              <w:rPr>
                <w:rFonts w:eastAsia="AngsanaNew" w:cstheme="minorBidi"/>
                <w:sz w:val="20"/>
                <w:szCs w:val="25"/>
                <w:lang w:bidi="th-TH"/>
              </w:rPr>
              <w:t>-</w:t>
            </w:r>
          </w:p>
        </w:tc>
        <w:tc>
          <w:tcPr>
            <w:tcW w:w="270" w:type="dxa"/>
          </w:tcPr>
          <w:p w14:paraId="65067F93" w14:textId="77777777" w:rsidR="00E95E0D" w:rsidRPr="007B3C22" w:rsidRDefault="00E95E0D">
            <w:pPr>
              <w:tabs>
                <w:tab w:val="decimal" w:pos="871"/>
              </w:tabs>
              <w:spacing w:line="240" w:lineRule="atLeast"/>
              <w:ind w:left="-119" w:right="-137"/>
              <w:rPr>
                <w:rFonts w:eastAsia="AngsanaNew" w:cs="Times New Roman"/>
                <w:sz w:val="20"/>
              </w:rPr>
            </w:pPr>
          </w:p>
        </w:tc>
        <w:tc>
          <w:tcPr>
            <w:tcW w:w="1080" w:type="dxa"/>
            <w:vAlign w:val="bottom"/>
          </w:tcPr>
          <w:p w14:paraId="45591194" w14:textId="03B38EC3" w:rsidR="00E95E0D" w:rsidRPr="007B3C22" w:rsidRDefault="00E53D54">
            <w:pPr>
              <w:tabs>
                <w:tab w:val="decimal" w:pos="874"/>
              </w:tabs>
              <w:spacing w:line="240" w:lineRule="atLeast"/>
              <w:ind w:right="-137"/>
              <w:rPr>
                <w:rFonts w:eastAsia="AngsanaNew" w:cs="Times New Roman"/>
                <w:color w:val="000000" w:themeColor="text1"/>
                <w:sz w:val="20"/>
                <w:lang w:eastAsia="en-GB" w:bidi="th-TH"/>
              </w:rPr>
            </w:pPr>
            <w:r w:rsidRPr="007B3C22">
              <w:rPr>
                <w:rFonts w:eastAsia="AngsanaNew" w:cs="Times New Roman"/>
                <w:color w:val="000000" w:themeColor="text1"/>
                <w:sz w:val="20"/>
                <w:lang w:eastAsia="en-GB" w:bidi="th-TH"/>
              </w:rPr>
              <w:t>(8,071)</w:t>
            </w:r>
          </w:p>
        </w:tc>
        <w:tc>
          <w:tcPr>
            <w:tcW w:w="270" w:type="dxa"/>
          </w:tcPr>
          <w:p w14:paraId="0504392E" w14:textId="77777777" w:rsidR="00E95E0D" w:rsidRPr="007B3C22" w:rsidRDefault="00E95E0D">
            <w:pPr>
              <w:tabs>
                <w:tab w:val="decimal" w:pos="871"/>
              </w:tabs>
              <w:spacing w:line="240" w:lineRule="atLeast"/>
              <w:ind w:left="-119" w:right="-137"/>
              <w:rPr>
                <w:rFonts w:eastAsia="AngsanaNew" w:cs="Times New Roman"/>
                <w:sz w:val="20"/>
              </w:rPr>
            </w:pPr>
          </w:p>
        </w:tc>
        <w:tc>
          <w:tcPr>
            <w:tcW w:w="1196" w:type="dxa"/>
            <w:vAlign w:val="bottom"/>
          </w:tcPr>
          <w:p w14:paraId="0E124818" w14:textId="061BD7AD" w:rsidR="00E95E0D" w:rsidRPr="007B3C22" w:rsidRDefault="00E53D54">
            <w:pPr>
              <w:tabs>
                <w:tab w:val="decimal" w:pos="971"/>
              </w:tabs>
              <w:spacing w:line="240" w:lineRule="atLeast"/>
              <w:ind w:right="-137"/>
              <w:rPr>
                <w:rFonts w:eastAsia="AngsanaNew" w:cs="Times New Roman"/>
                <w:sz w:val="20"/>
              </w:rPr>
            </w:pPr>
            <w:r w:rsidRPr="007B3C22">
              <w:rPr>
                <w:rFonts w:eastAsia="AngsanaNew" w:cs="Times New Roman"/>
                <w:sz w:val="20"/>
              </w:rPr>
              <w:t>(8,09</w:t>
            </w:r>
            <w:r w:rsidR="00030B73" w:rsidRPr="007B3C22">
              <w:rPr>
                <w:rFonts w:eastAsia="AngsanaNew" w:cs="Times New Roman"/>
                <w:sz w:val="20"/>
              </w:rPr>
              <w:t>8</w:t>
            </w:r>
            <w:r w:rsidRPr="007B3C22">
              <w:rPr>
                <w:rFonts w:eastAsia="AngsanaNew" w:cs="Times New Roman"/>
                <w:sz w:val="20"/>
              </w:rPr>
              <w:t>)</w:t>
            </w:r>
          </w:p>
        </w:tc>
      </w:tr>
      <w:tr w:rsidR="00E95E0D" w:rsidRPr="007B3C22" w14:paraId="0DF66367" w14:textId="77777777">
        <w:trPr>
          <w:cantSplit/>
        </w:trPr>
        <w:tc>
          <w:tcPr>
            <w:tcW w:w="3861" w:type="dxa"/>
          </w:tcPr>
          <w:p w14:paraId="214B7700" w14:textId="77777777" w:rsidR="00E95E0D" w:rsidRPr="007B3C22" w:rsidRDefault="00E95E0D">
            <w:pPr>
              <w:spacing w:line="240" w:lineRule="atLeast"/>
              <w:ind w:left="168" w:right="-105" w:hanging="168"/>
              <w:rPr>
                <w:rFonts w:cs="Times New Roman"/>
                <w:b/>
                <w:bCs/>
                <w:sz w:val="20"/>
              </w:rPr>
            </w:pPr>
            <w:r w:rsidRPr="007B3C22">
              <w:rPr>
                <w:rFonts w:cs="Times New Roman"/>
                <w:b/>
                <w:bCs/>
                <w:sz w:val="20"/>
              </w:rPr>
              <w:t>Carrying amount - Fair value</w:t>
            </w:r>
          </w:p>
        </w:tc>
        <w:tc>
          <w:tcPr>
            <w:tcW w:w="1170" w:type="dxa"/>
            <w:vAlign w:val="bottom"/>
          </w:tcPr>
          <w:p w14:paraId="6720EFD3" w14:textId="752DB2C7" w:rsidR="00E95E0D" w:rsidRPr="007B3C22" w:rsidRDefault="00030B73">
            <w:pPr>
              <w:tabs>
                <w:tab w:val="decimal" w:pos="974"/>
              </w:tabs>
              <w:spacing w:line="240" w:lineRule="atLeast"/>
              <w:ind w:left="-119" w:right="-137"/>
              <w:rPr>
                <w:rFonts w:eastAsia="AngsanaNew" w:cs="Times New Roman"/>
                <w:b/>
                <w:bCs/>
                <w:color w:val="000000" w:themeColor="text1"/>
                <w:sz w:val="20"/>
                <w:lang w:eastAsia="en-GB"/>
              </w:rPr>
            </w:pPr>
            <w:r w:rsidRPr="007B3C22">
              <w:rPr>
                <w:rFonts w:eastAsia="AngsanaNew" w:cs="Times New Roman"/>
                <w:b/>
                <w:bCs/>
                <w:color w:val="000000" w:themeColor="text1"/>
                <w:sz w:val="20"/>
                <w:lang w:eastAsia="en-GB"/>
              </w:rPr>
              <w:t>2,</w:t>
            </w:r>
            <w:r w:rsidR="00D63FD9" w:rsidRPr="007B3C22">
              <w:rPr>
                <w:rFonts w:eastAsia="AngsanaNew" w:cs="Times New Roman"/>
                <w:b/>
                <w:bCs/>
                <w:color w:val="000000" w:themeColor="text1"/>
                <w:sz w:val="20"/>
                <w:lang w:eastAsia="en-GB"/>
              </w:rPr>
              <w:t>737,860</w:t>
            </w:r>
          </w:p>
        </w:tc>
        <w:tc>
          <w:tcPr>
            <w:tcW w:w="270" w:type="dxa"/>
          </w:tcPr>
          <w:p w14:paraId="759D4DA9" w14:textId="77777777" w:rsidR="00E95E0D" w:rsidRPr="007B3C22" w:rsidRDefault="00E95E0D">
            <w:pPr>
              <w:tabs>
                <w:tab w:val="decimal" w:pos="871"/>
              </w:tabs>
              <w:spacing w:line="240" w:lineRule="atLeast"/>
              <w:ind w:left="-119" w:right="-137"/>
              <w:rPr>
                <w:rFonts w:cs="Times New Roman"/>
                <w:b/>
                <w:bCs/>
                <w:sz w:val="20"/>
              </w:rPr>
            </w:pPr>
          </w:p>
        </w:tc>
        <w:tc>
          <w:tcPr>
            <w:tcW w:w="1080" w:type="dxa"/>
          </w:tcPr>
          <w:p w14:paraId="2EB94EB2" w14:textId="23EFC724" w:rsidR="00E95E0D" w:rsidRPr="00AA6956" w:rsidRDefault="00E53D54">
            <w:pPr>
              <w:tabs>
                <w:tab w:val="decimal" w:pos="884"/>
              </w:tabs>
              <w:spacing w:line="240" w:lineRule="atLeast"/>
              <w:ind w:left="-119" w:right="-137"/>
              <w:rPr>
                <w:rFonts w:eastAsia="AngsanaNew" w:cstheme="minorBidi"/>
                <w:b/>
                <w:bCs/>
                <w:sz w:val="20"/>
                <w:szCs w:val="25"/>
                <w:lang w:bidi="th-TH"/>
              </w:rPr>
            </w:pPr>
            <w:r w:rsidRPr="00AA6956">
              <w:rPr>
                <w:rFonts w:eastAsia="AngsanaNew" w:cstheme="minorBidi"/>
                <w:b/>
                <w:bCs/>
                <w:sz w:val="20"/>
                <w:szCs w:val="25"/>
                <w:lang w:bidi="th-TH"/>
              </w:rPr>
              <w:t>-</w:t>
            </w:r>
          </w:p>
        </w:tc>
        <w:tc>
          <w:tcPr>
            <w:tcW w:w="270" w:type="dxa"/>
          </w:tcPr>
          <w:p w14:paraId="160CD7B6" w14:textId="77777777" w:rsidR="00E95E0D" w:rsidRPr="007B3C22" w:rsidRDefault="00E95E0D">
            <w:pPr>
              <w:tabs>
                <w:tab w:val="decimal" w:pos="871"/>
              </w:tabs>
              <w:spacing w:line="240" w:lineRule="atLeast"/>
              <w:ind w:left="-119" w:right="-137"/>
              <w:rPr>
                <w:rFonts w:cs="Times New Roman"/>
                <w:b/>
                <w:bCs/>
                <w:sz w:val="20"/>
              </w:rPr>
            </w:pPr>
          </w:p>
        </w:tc>
        <w:tc>
          <w:tcPr>
            <w:tcW w:w="1080" w:type="dxa"/>
            <w:vAlign w:val="bottom"/>
          </w:tcPr>
          <w:p w14:paraId="05BC1AD1" w14:textId="117ED8AD" w:rsidR="00E95E0D" w:rsidRPr="007B3C22" w:rsidRDefault="00E53D54">
            <w:pPr>
              <w:tabs>
                <w:tab w:val="decimal" w:pos="874"/>
              </w:tabs>
              <w:spacing w:line="240" w:lineRule="atLeast"/>
              <w:ind w:left="-119" w:right="-137"/>
              <w:rPr>
                <w:rFonts w:cs="Times New Roman"/>
                <w:b/>
                <w:bCs/>
                <w:sz w:val="20"/>
              </w:rPr>
            </w:pPr>
            <w:r w:rsidRPr="007B3C22">
              <w:rPr>
                <w:rFonts w:cs="Times New Roman"/>
                <w:b/>
                <w:bCs/>
                <w:sz w:val="20"/>
              </w:rPr>
              <w:t>12,137</w:t>
            </w:r>
          </w:p>
        </w:tc>
        <w:tc>
          <w:tcPr>
            <w:tcW w:w="270" w:type="dxa"/>
          </w:tcPr>
          <w:p w14:paraId="1C5D7229" w14:textId="77777777" w:rsidR="00E95E0D" w:rsidRPr="007B3C22" w:rsidRDefault="00E95E0D">
            <w:pPr>
              <w:tabs>
                <w:tab w:val="decimal" w:pos="871"/>
              </w:tabs>
              <w:spacing w:line="240" w:lineRule="atLeast"/>
              <w:ind w:left="-119" w:right="-137"/>
              <w:rPr>
                <w:rFonts w:cs="Times New Roman"/>
                <w:b/>
                <w:bCs/>
                <w:sz w:val="20"/>
              </w:rPr>
            </w:pPr>
          </w:p>
        </w:tc>
        <w:tc>
          <w:tcPr>
            <w:tcW w:w="1196" w:type="dxa"/>
          </w:tcPr>
          <w:p w14:paraId="47F14524" w14:textId="75307F90" w:rsidR="00E95E0D" w:rsidRPr="007B3C22" w:rsidRDefault="00D63FD9">
            <w:pPr>
              <w:tabs>
                <w:tab w:val="decimal" w:pos="971"/>
              </w:tabs>
              <w:spacing w:line="240" w:lineRule="atLeast"/>
              <w:ind w:left="-119" w:right="-137"/>
              <w:rPr>
                <w:rFonts w:cs="Times New Roman"/>
                <w:b/>
                <w:bCs/>
                <w:sz w:val="20"/>
              </w:rPr>
            </w:pPr>
            <w:r w:rsidRPr="007B3C22">
              <w:rPr>
                <w:rFonts w:cs="Times New Roman"/>
                <w:b/>
                <w:bCs/>
                <w:sz w:val="20"/>
              </w:rPr>
              <w:t>2,749,997</w:t>
            </w:r>
          </w:p>
        </w:tc>
      </w:tr>
      <w:tr w:rsidR="00E95E0D" w:rsidRPr="007B3C22" w14:paraId="5C6B8E07" w14:textId="77777777">
        <w:trPr>
          <w:cantSplit/>
        </w:trPr>
        <w:tc>
          <w:tcPr>
            <w:tcW w:w="3861" w:type="dxa"/>
          </w:tcPr>
          <w:p w14:paraId="40501A6B" w14:textId="77777777" w:rsidR="00E95E0D" w:rsidRPr="00AA6956" w:rsidRDefault="00E95E0D">
            <w:pPr>
              <w:rPr>
                <w:rFonts w:cs="Times New Roman"/>
                <w:sz w:val="20"/>
              </w:rPr>
            </w:pPr>
          </w:p>
        </w:tc>
        <w:tc>
          <w:tcPr>
            <w:tcW w:w="1170" w:type="dxa"/>
          </w:tcPr>
          <w:p w14:paraId="5C1256F5" w14:textId="77777777" w:rsidR="00E95E0D" w:rsidRPr="007B3C22" w:rsidRDefault="00E95E0D">
            <w:pPr>
              <w:tabs>
                <w:tab w:val="decimal" w:pos="974"/>
              </w:tabs>
              <w:spacing w:line="240" w:lineRule="atLeast"/>
              <w:ind w:left="-119" w:right="-137"/>
              <w:rPr>
                <w:rFonts w:eastAsia="AngsanaNew" w:cs="Times New Roman"/>
                <w:sz w:val="20"/>
                <w:highlight w:val="cyan"/>
                <w:lang w:eastAsia="en-GB"/>
              </w:rPr>
            </w:pPr>
          </w:p>
        </w:tc>
        <w:tc>
          <w:tcPr>
            <w:tcW w:w="270" w:type="dxa"/>
          </w:tcPr>
          <w:p w14:paraId="469ED7E9" w14:textId="77777777" w:rsidR="00E95E0D" w:rsidRPr="007B3C22" w:rsidRDefault="00E95E0D">
            <w:pPr>
              <w:tabs>
                <w:tab w:val="decimal" w:pos="871"/>
              </w:tabs>
              <w:spacing w:line="240" w:lineRule="atLeast"/>
              <w:ind w:left="-119" w:right="-137"/>
              <w:rPr>
                <w:rFonts w:eastAsia="AngsanaNew" w:cs="Times New Roman"/>
                <w:sz w:val="20"/>
                <w:highlight w:val="cyan"/>
                <w:lang w:eastAsia="en-GB"/>
              </w:rPr>
            </w:pPr>
          </w:p>
        </w:tc>
        <w:tc>
          <w:tcPr>
            <w:tcW w:w="1080" w:type="dxa"/>
          </w:tcPr>
          <w:p w14:paraId="56CDD67E" w14:textId="77777777" w:rsidR="00E95E0D" w:rsidRPr="007B3C22" w:rsidRDefault="00E95E0D">
            <w:pPr>
              <w:tabs>
                <w:tab w:val="decimal" w:pos="884"/>
              </w:tabs>
              <w:spacing w:line="240" w:lineRule="atLeast"/>
              <w:ind w:left="-119" w:right="-137"/>
              <w:rPr>
                <w:rFonts w:eastAsia="AngsanaNew" w:cs="Times New Roman"/>
                <w:sz w:val="20"/>
                <w:highlight w:val="cyan"/>
                <w:lang w:eastAsia="en-GB"/>
              </w:rPr>
            </w:pPr>
          </w:p>
        </w:tc>
        <w:tc>
          <w:tcPr>
            <w:tcW w:w="270" w:type="dxa"/>
          </w:tcPr>
          <w:p w14:paraId="31AA793D" w14:textId="77777777" w:rsidR="00E95E0D" w:rsidRPr="007B3C22" w:rsidRDefault="00E95E0D">
            <w:pPr>
              <w:tabs>
                <w:tab w:val="decimal" w:pos="871"/>
              </w:tabs>
              <w:spacing w:line="240" w:lineRule="atLeast"/>
              <w:ind w:left="-119" w:right="-137"/>
              <w:rPr>
                <w:rFonts w:eastAsia="AngsanaNew" w:cs="Times New Roman"/>
                <w:sz w:val="20"/>
                <w:highlight w:val="cyan"/>
                <w:lang w:eastAsia="en-GB"/>
              </w:rPr>
            </w:pPr>
          </w:p>
        </w:tc>
        <w:tc>
          <w:tcPr>
            <w:tcW w:w="1080" w:type="dxa"/>
          </w:tcPr>
          <w:p w14:paraId="73F9EE5A" w14:textId="77777777" w:rsidR="00E95E0D" w:rsidRPr="007B3C22" w:rsidRDefault="00E95E0D">
            <w:pPr>
              <w:tabs>
                <w:tab w:val="decimal" w:pos="874"/>
              </w:tabs>
              <w:spacing w:line="240" w:lineRule="atLeast"/>
              <w:ind w:left="-119" w:right="-137"/>
              <w:rPr>
                <w:rFonts w:eastAsia="AngsanaNew" w:cs="Times New Roman"/>
                <w:sz w:val="20"/>
                <w:highlight w:val="cyan"/>
                <w:lang w:eastAsia="en-GB"/>
              </w:rPr>
            </w:pPr>
          </w:p>
        </w:tc>
        <w:tc>
          <w:tcPr>
            <w:tcW w:w="270" w:type="dxa"/>
          </w:tcPr>
          <w:p w14:paraId="5639E0B0" w14:textId="77777777" w:rsidR="00E95E0D" w:rsidRPr="007B3C22" w:rsidRDefault="00E95E0D">
            <w:pPr>
              <w:tabs>
                <w:tab w:val="decimal" w:pos="871"/>
              </w:tabs>
              <w:spacing w:line="240" w:lineRule="atLeast"/>
              <w:ind w:left="-119" w:right="-137"/>
              <w:rPr>
                <w:rFonts w:eastAsia="AngsanaNew" w:cs="Times New Roman"/>
                <w:sz w:val="20"/>
                <w:highlight w:val="cyan"/>
                <w:lang w:eastAsia="en-GB"/>
              </w:rPr>
            </w:pPr>
          </w:p>
        </w:tc>
        <w:tc>
          <w:tcPr>
            <w:tcW w:w="1196" w:type="dxa"/>
          </w:tcPr>
          <w:p w14:paraId="056DB2A8" w14:textId="77777777" w:rsidR="00E95E0D" w:rsidRPr="007B3C22" w:rsidRDefault="00E95E0D">
            <w:pPr>
              <w:tabs>
                <w:tab w:val="decimal" w:pos="971"/>
              </w:tabs>
              <w:spacing w:line="240" w:lineRule="atLeast"/>
              <w:ind w:left="-119" w:right="-137"/>
              <w:rPr>
                <w:rFonts w:eastAsia="AngsanaNew" w:cs="Times New Roman"/>
                <w:sz w:val="20"/>
                <w:highlight w:val="cyan"/>
                <w:lang w:eastAsia="en-GB"/>
              </w:rPr>
            </w:pPr>
          </w:p>
        </w:tc>
      </w:tr>
      <w:tr w:rsidR="00E95E0D" w:rsidRPr="007B3C22" w14:paraId="4DB4F37A" w14:textId="77777777">
        <w:trPr>
          <w:cantSplit/>
        </w:trPr>
        <w:tc>
          <w:tcPr>
            <w:tcW w:w="3861" w:type="dxa"/>
            <w:vAlign w:val="center"/>
          </w:tcPr>
          <w:p w14:paraId="253488D2" w14:textId="77777777" w:rsidR="00E95E0D" w:rsidRPr="007B3C22" w:rsidRDefault="00E95E0D">
            <w:pPr>
              <w:tabs>
                <w:tab w:val="decimal" w:pos="516"/>
              </w:tabs>
              <w:spacing w:line="240" w:lineRule="atLeast"/>
              <w:jc w:val="thaiDistribute"/>
              <w:rPr>
                <w:rFonts w:cs="Times New Roman"/>
                <w:b/>
                <w:bCs/>
                <w:i/>
                <w:iCs/>
                <w:spacing w:val="-2"/>
                <w:sz w:val="20"/>
              </w:rPr>
            </w:pPr>
            <w:r w:rsidRPr="007B3C22">
              <w:rPr>
                <w:rFonts w:cs="Times New Roman"/>
                <w:b/>
                <w:bCs/>
                <w:i/>
                <w:iCs/>
                <w:spacing w:val="-2"/>
                <w:sz w:val="20"/>
              </w:rPr>
              <w:t>Loans to customers and accrued interest</w:t>
            </w:r>
          </w:p>
        </w:tc>
        <w:tc>
          <w:tcPr>
            <w:tcW w:w="1170" w:type="dxa"/>
            <w:vAlign w:val="bottom"/>
          </w:tcPr>
          <w:p w14:paraId="6B71B7CE" w14:textId="77777777" w:rsidR="00E95E0D" w:rsidRPr="007B3C22" w:rsidRDefault="00E95E0D">
            <w:pPr>
              <w:tabs>
                <w:tab w:val="decimal" w:pos="974"/>
              </w:tabs>
              <w:spacing w:line="240" w:lineRule="atLeast"/>
              <w:ind w:left="-119" w:right="-137"/>
              <w:rPr>
                <w:rFonts w:cs="Times New Roman"/>
                <w:sz w:val="20"/>
              </w:rPr>
            </w:pPr>
          </w:p>
        </w:tc>
        <w:tc>
          <w:tcPr>
            <w:tcW w:w="270" w:type="dxa"/>
            <w:vAlign w:val="bottom"/>
          </w:tcPr>
          <w:p w14:paraId="04A539AC" w14:textId="77777777" w:rsidR="00E95E0D" w:rsidRPr="007B3C22" w:rsidRDefault="00E95E0D">
            <w:pPr>
              <w:tabs>
                <w:tab w:val="decimal" w:pos="871"/>
              </w:tabs>
              <w:spacing w:line="240" w:lineRule="atLeast"/>
              <w:ind w:left="-119" w:right="-137"/>
              <w:rPr>
                <w:rFonts w:cs="Times New Roman"/>
                <w:sz w:val="20"/>
                <w:highlight w:val="cyan"/>
              </w:rPr>
            </w:pPr>
          </w:p>
        </w:tc>
        <w:tc>
          <w:tcPr>
            <w:tcW w:w="1080" w:type="dxa"/>
            <w:vAlign w:val="bottom"/>
          </w:tcPr>
          <w:p w14:paraId="51A23B3F" w14:textId="77777777" w:rsidR="00E95E0D" w:rsidRPr="007B3C22" w:rsidRDefault="00E95E0D">
            <w:pPr>
              <w:tabs>
                <w:tab w:val="decimal" w:pos="884"/>
              </w:tabs>
              <w:spacing w:line="240" w:lineRule="atLeast"/>
              <w:ind w:left="-119" w:right="-137"/>
              <w:rPr>
                <w:rFonts w:cs="Times New Roman"/>
                <w:sz w:val="20"/>
              </w:rPr>
            </w:pPr>
          </w:p>
        </w:tc>
        <w:tc>
          <w:tcPr>
            <w:tcW w:w="270" w:type="dxa"/>
            <w:vAlign w:val="bottom"/>
          </w:tcPr>
          <w:p w14:paraId="57C7CFD4" w14:textId="77777777" w:rsidR="00E95E0D" w:rsidRPr="007B3C22" w:rsidRDefault="00E95E0D">
            <w:pPr>
              <w:tabs>
                <w:tab w:val="decimal" w:pos="871"/>
              </w:tabs>
              <w:spacing w:line="240" w:lineRule="atLeast"/>
              <w:ind w:left="-119" w:right="-137"/>
              <w:rPr>
                <w:rFonts w:cs="Times New Roman"/>
                <w:sz w:val="20"/>
                <w:highlight w:val="cyan"/>
              </w:rPr>
            </w:pPr>
          </w:p>
        </w:tc>
        <w:tc>
          <w:tcPr>
            <w:tcW w:w="1080" w:type="dxa"/>
            <w:vAlign w:val="bottom"/>
          </w:tcPr>
          <w:p w14:paraId="277CE018" w14:textId="77777777" w:rsidR="00E95E0D" w:rsidRPr="007B3C22" w:rsidRDefault="00E95E0D">
            <w:pPr>
              <w:tabs>
                <w:tab w:val="decimal" w:pos="874"/>
              </w:tabs>
              <w:spacing w:line="240" w:lineRule="atLeast"/>
              <w:ind w:left="-119" w:right="-137"/>
              <w:rPr>
                <w:rFonts w:cs="Times New Roman"/>
                <w:sz w:val="20"/>
              </w:rPr>
            </w:pPr>
          </w:p>
        </w:tc>
        <w:tc>
          <w:tcPr>
            <w:tcW w:w="270" w:type="dxa"/>
            <w:vAlign w:val="bottom"/>
          </w:tcPr>
          <w:p w14:paraId="7CADB7A8" w14:textId="77777777" w:rsidR="00E95E0D" w:rsidRPr="007B3C22" w:rsidRDefault="00E95E0D">
            <w:pPr>
              <w:tabs>
                <w:tab w:val="decimal" w:pos="871"/>
              </w:tabs>
              <w:spacing w:line="240" w:lineRule="atLeast"/>
              <w:ind w:left="-119" w:right="-137"/>
              <w:rPr>
                <w:rFonts w:cs="Times New Roman"/>
                <w:sz w:val="20"/>
                <w:highlight w:val="cyan"/>
              </w:rPr>
            </w:pPr>
          </w:p>
        </w:tc>
        <w:tc>
          <w:tcPr>
            <w:tcW w:w="1196" w:type="dxa"/>
            <w:vAlign w:val="bottom"/>
          </w:tcPr>
          <w:p w14:paraId="2F6B980D" w14:textId="77777777" w:rsidR="00E95E0D" w:rsidRPr="007B3C22" w:rsidRDefault="00E95E0D">
            <w:pPr>
              <w:tabs>
                <w:tab w:val="decimal" w:pos="971"/>
              </w:tabs>
              <w:spacing w:line="240" w:lineRule="atLeast"/>
              <w:ind w:left="-119" w:right="-137"/>
              <w:rPr>
                <w:rFonts w:cs="Times New Roman"/>
                <w:sz w:val="20"/>
              </w:rPr>
            </w:pPr>
          </w:p>
        </w:tc>
      </w:tr>
      <w:tr w:rsidR="00E95E0D" w:rsidRPr="007B3C22" w14:paraId="46EB5C7C" w14:textId="77777777">
        <w:trPr>
          <w:cantSplit/>
        </w:trPr>
        <w:tc>
          <w:tcPr>
            <w:tcW w:w="3861" w:type="dxa"/>
          </w:tcPr>
          <w:p w14:paraId="31ED7779" w14:textId="77777777" w:rsidR="00E95E0D" w:rsidRPr="007B3C22" w:rsidRDefault="00E95E0D">
            <w:pPr>
              <w:spacing w:line="240" w:lineRule="atLeast"/>
              <w:jc w:val="thaiDistribute"/>
              <w:rPr>
                <w:rFonts w:cs="Times New Roman"/>
                <w:b/>
                <w:bCs/>
                <w:i/>
                <w:iCs/>
                <w:spacing w:val="-2"/>
                <w:sz w:val="20"/>
              </w:rPr>
            </w:pPr>
            <w:r w:rsidRPr="007B3C22">
              <w:rPr>
                <w:rFonts w:cs="Times New Roman"/>
                <w:b/>
                <w:bCs/>
                <w:i/>
                <w:iCs/>
                <w:spacing w:val="-2"/>
                <w:sz w:val="20"/>
              </w:rPr>
              <w:t xml:space="preserve">   receivables and undue interest receivables </w:t>
            </w:r>
          </w:p>
        </w:tc>
        <w:tc>
          <w:tcPr>
            <w:tcW w:w="1170" w:type="dxa"/>
          </w:tcPr>
          <w:p w14:paraId="7E0D22DD" w14:textId="77777777" w:rsidR="00E95E0D" w:rsidRPr="007B3C22" w:rsidRDefault="00E95E0D">
            <w:pPr>
              <w:tabs>
                <w:tab w:val="decimal" w:pos="974"/>
              </w:tabs>
              <w:spacing w:line="240" w:lineRule="atLeast"/>
              <w:ind w:left="-119" w:right="-137"/>
              <w:rPr>
                <w:rFonts w:cs="Times New Roman"/>
                <w:sz w:val="20"/>
                <w:highlight w:val="cyan"/>
                <w:rtl/>
                <w:cs/>
              </w:rPr>
            </w:pPr>
          </w:p>
        </w:tc>
        <w:tc>
          <w:tcPr>
            <w:tcW w:w="270" w:type="dxa"/>
          </w:tcPr>
          <w:p w14:paraId="58FF642E" w14:textId="77777777" w:rsidR="00E95E0D" w:rsidRPr="007B3C22" w:rsidRDefault="00E95E0D">
            <w:pPr>
              <w:tabs>
                <w:tab w:val="decimal" w:pos="871"/>
              </w:tabs>
              <w:spacing w:line="240" w:lineRule="atLeast"/>
              <w:ind w:left="-119" w:right="-137"/>
              <w:rPr>
                <w:rFonts w:cs="Times New Roman"/>
                <w:sz w:val="20"/>
                <w:highlight w:val="cyan"/>
              </w:rPr>
            </w:pPr>
          </w:p>
        </w:tc>
        <w:tc>
          <w:tcPr>
            <w:tcW w:w="1080" w:type="dxa"/>
          </w:tcPr>
          <w:p w14:paraId="58B32821" w14:textId="77777777" w:rsidR="00E95E0D" w:rsidRPr="007B3C22" w:rsidRDefault="00E95E0D">
            <w:pPr>
              <w:tabs>
                <w:tab w:val="decimal" w:pos="884"/>
              </w:tabs>
              <w:spacing w:line="240" w:lineRule="atLeast"/>
              <w:ind w:left="-119" w:right="-137"/>
              <w:rPr>
                <w:rFonts w:cs="Times New Roman"/>
                <w:sz w:val="20"/>
                <w:highlight w:val="cyan"/>
              </w:rPr>
            </w:pPr>
          </w:p>
        </w:tc>
        <w:tc>
          <w:tcPr>
            <w:tcW w:w="270" w:type="dxa"/>
          </w:tcPr>
          <w:p w14:paraId="6C1757A5" w14:textId="77777777" w:rsidR="00E95E0D" w:rsidRPr="007B3C22" w:rsidRDefault="00E95E0D">
            <w:pPr>
              <w:tabs>
                <w:tab w:val="decimal" w:pos="871"/>
              </w:tabs>
              <w:spacing w:line="240" w:lineRule="atLeast"/>
              <w:ind w:left="-119" w:right="-137"/>
              <w:rPr>
                <w:rFonts w:cs="Times New Roman"/>
                <w:sz w:val="20"/>
                <w:highlight w:val="cyan"/>
              </w:rPr>
            </w:pPr>
          </w:p>
        </w:tc>
        <w:tc>
          <w:tcPr>
            <w:tcW w:w="1080" w:type="dxa"/>
          </w:tcPr>
          <w:p w14:paraId="568A5717" w14:textId="77777777" w:rsidR="00E95E0D" w:rsidRPr="007B3C22" w:rsidRDefault="00E95E0D">
            <w:pPr>
              <w:tabs>
                <w:tab w:val="decimal" w:pos="874"/>
              </w:tabs>
              <w:spacing w:line="240" w:lineRule="atLeast"/>
              <w:ind w:left="-119" w:right="-137"/>
              <w:rPr>
                <w:rFonts w:cs="Times New Roman"/>
                <w:sz w:val="20"/>
                <w:highlight w:val="cyan"/>
              </w:rPr>
            </w:pPr>
          </w:p>
        </w:tc>
        <w:tc>
          <w:tcPr>
            <w:tcW w:w="270" w:type="dxa"/>
          </w:tcPr>
          <w:p w14:paraId="143BFAD4" w14:textId="77777777" w:rsidR="00E95E0D" w:rsidRPr="007B3C22" w:rsidRDefault="00E95E0D">
            <w:pPr>
              <w:tabs>
                <w:tab w:val="decimal" w:pos="871"/>
              </w:tabs>
              <w:spacing w:line="240" w:lineRule="atLeast"/>
              <w:ind w:left="-119" w:right="-137"/>
              <w:rPr>
                <w:rFonts w:cs="Times New Roman"/>
                <w:sz w:val="20"/>
                <w:highlight w:val="cyan"/>
              </w:rPr>
            </w:pPr>
          </w:p>
        </w:tc>
        <w:tc>
          <w:tcPr>
            <w:tcW w:w="1196" w:type="dxa"/>
          </w:tcPr>
          <w:p w14:paraId="5C1258F3" w14:textId="77777777" w:rsidR="00E95E0D" w:rsidRPr="007B3C22" w:rsidRDefault="00E95E0D">
            <w:pPr>
              <w:tabs>
                <w:tab w:val="decimal" w:pos="971"/>
              </w:tabs>
              <w:spacing w:line="240" w:lineRule="atLeast"/>
              <w:ind w:left="-119" w:right="-137"/>
              <w:rPr>
                <w:rFonts w:eastAsia="AngsanaNew" w:cs="Times New Roman"/>
                <w:sz w:val="20"/>
                <w:highlight w:val="cyan"/>
                <w:lang w:eastAsia="en-GB"/>
              </w:rPr>
            </w:pPr>
          </w:p>
        </w:tc>
      </w:tr>
      <w:tr w:rsidR="00E95E0D" w:rsidRPr="007B3C22" w14:paraId="45A5F698" w14:textId="77777777">
        <w:trPr>
          <w:cantSplit/>
        </w:trPr>
        <w:tc>
          <w:tcPr>
            <w:tcW w:w="3861" w:type="dxa"/>
          </w:tcPr>
          <w:p w14:paraId="4E47E4B3" w14:textId="77777777" w:rsidR="00E95E0D" w:rsidRPr="00AA6956" w:rsidRDefault="00E95E0D">
            <w:pPr>
              <w:spacing w:line="240" w:lineRule="atLeast"/>
              <w:ind w:left="168" w:right="-105" w:hanging="168"/>
              <w:rPr>
                <w:rFonts w:cs="Times New Roman"/>
                <w:sz w:val="20"/>
              </w:rPr>
            </w:pPr>
            <w:r w:rsidRPr="00AA6956">
              <w:rPr>
                <w:rFonts w:cs="Times New Roman"/>
                <w:sz w:val="20"/>
              </w:rPr>
              <w:t>Current</w:t>
            </w:r>
          </w:p>
        </w:tc>
        <w:tc>
          <w:tcPr>
            <w:tcW w:w="1170" w:type="dxa"/>
          </w:tcPr>
          <w:p w14:paraId="371D9732" w14:textId="4EE0F8AC" w:rsidR="00E95E0D" w:rsidRPr="00AA6956" w:rsidRDefault="00473784">
            <w:pPr>
              <w:tabs>
                <w:tab w:val="decimal" w:pos="974"/>
              </w:tabs>
              <w:spacing w:line="240" w:lineRule="atLeast"/>
              <w:ind w:left="-119" w:right="-137"/>
              <w:rPr>
                <w:rFonts w:cs="Times New Roman"/>
                <w:sz w:val="20"/>
                <w:rtl/>
                <w:cs/>
                <w:lang w:bidi="th-TH"/>
              </w:rPr>
            </w:pPr>
            <w:r w:rsidRPr="00AA6956">
              <w:rPr>
                <w:rFonts w:cs="Times New Roman"/>
                <w:sz w:val="20"/>
                <w:lang w:bidi="th-TH"/>
              </w:rPr>
              <w:t>145,991,770</w:t>
            </w:r>
          </w:p>
        </w:tc>
        <w:tc>
          <w:tcPr>
            <w:tcW w:w="270" w:type="dxa"/>
          </w:tcPr>
          <w:p w14:paraId="053E2FC9" w14:textId="77777777" w:rsidR="00E95E0D" w:rsidRPr="00AA6956" w:rsidRDefault="00E95E0D">
            <w:pPr>
              <w:tabs>
                <w:tab w:val="decimal" w:pos="871"/>
              </w:tabs>
              <w:spacing w:line="240" w:lineRule="atLeast"/>
              <w:ind w:left="-119" w:right="-137"/>
              <w:rPr>
                <w:rFonts w:cs="Times New Roman"/>
                <w:sz w:val="20"/>
              </w:rPr>
            </w:pPr>
          </w:p>
        </w:tc>
        <w:tc>
          <w:tcPr>
            <w:tcW w:w="1080" w:type="dxa"/>
          </w:tcPr>
          <w:p w14:paraId="3DBBE499" w14:textId="25E67B1A" w:rsidR="00E95E0D" w:rsidRPr="00AA6956" w:rsidRDefault="00473784">
            <w:pPr>
              <w:tabs>
                <w:tab w:val="decimal" w:pos="883"/>
              </w:tabs>
              <w:spacing w:line="240" w:lineRule="atLeast"/>
              <w:ind w:left="-119" w:right="-137"/>
              <w:rPr>
                <w:rFonts w:cs="Times New Roman"/>
                <w:sz w:val="20"/>
                <w:lang w:bidi="th-TH"/>
              </w:rPr>
            </w:pPr>
            <w:r w:rsidRPr="00AA6956">
              <w:rPr>
                <w:rFonts w:cs="Times New Roman"/>
                <w:sz w:val="20"/>
                <w:lang w:bidi="th-TH"/>
              </w:rPr>
              <w:t>11,860,705</w:t>
            </w:r>
          </w:p>
        </w:tc>
        <w:tc>
          <w:tcPr>
            <w:tcW w:w="270" w:type="dxa"/>
          </w:tcPr>
          <w:p w14:paraId="6C3D8C5C" w14:textId="77777777" w:rsidR="00E95E0D" w:rsidRPr="00AA6956" w:rsidRDefault="00E95E0D">
            <w:pPr>
              <w:tabs>
                <w:tab w:val="decimal" w:pos="974"/>
              </w:tabs>
              <w:spacing w:line="240" w:lineRule="atLeast"/>
              <w:ind w:left="-119" w:right="-137"/>
              <w:rPr>
                <w:rFonts w:cs="Times New Roman"/>
                <w:sz w:val="20"/>
              </w:rPr>
            </w:pPr>
          </w:p>
        </w:tc>
        <w:tc>
          <w:tcPr>
            <w:tcW w:w="1080" w:type="dxa"/>
          </w:tcPr>
          <w:p w14:paraId="103E89E7" w14:textId="609AC081" w:rsidR="00E95E0D" w:rsidRPr="00AA6956" w:rsidRDefault="00473784">
            <w:pPr>
              <w:tabs>
                <w:tab w:val="decimal" w:pos="884"/>
              </w:tabs>
              <w:spacing w:line="240" w:lineRule="atLeast"/>
              <w:ind w:left="-119" w:right="-137"/>
              <w:rPr>
                <w:rFonts w:cstheme="minorBidi"/>
                <w:sz w:val="20"/>
                <w:szCs w:val="18"/>
                <w:lang w:bidi="th-TH"/>
              </w:rPr>
            </w:pPr>
            <w:r w:rsidRPr="00AA6956">
              <w:rPr>
                <w:rFonts w:cs="Times New Roman"/>
                <w:sz w:val="20"/>
                <w:lang w:bidi="th-TH"/>
              </w:rPr>
              <w:t>507,63</w:t>
            </w:r>
            <w:r w:rsidR="00B804EB" w:rsidRPr="00AA6956">
              <w:rPr>
                <w:rFonts w:cs="Times New Roman"/>
                <w:sz w:val="20"/>
                <w:lang w:bidi="th-TH"/>
              </w:rPr>
              <w:t>9</w:t>
            </w:r>
          </w:p>
        </w:tc>
        <w:tc>
          <w:tcPr>
            <w:tcW w:w="270" w:type="dxa"/>
          </w:tcPr>
          <w:p w14:paraId="4A3D2CB9" w14:textId="77777777" w:rsidR="00E95E0D" w:rsidRPr="00AA6956" w:rsidRDefault="00E95E0D">
            <w:pPr>
              <w:tabs>
                <w:tab w:val="decimal" w:pos="974"/>
              </w:tabs>
              <w:spacing w:line="240" w:lineRule="atLeast"/>
              <w:ind w:left="-119" w:right="-137"/>
              <w:rPr>
                <w:rFonts w:cs="Times New Roman"/>
                <w:sz w:val="20"/>
              </w:rPr>
            </w:pPr>
          </w:p>
        </w:tc>
        <w:tc>
          <w:tcPr>
            <w:tcW w:w="1196" w:type="dxa"/>
          </w:tcPr>
          <w:p w14:paraId="27E98BD3" w14:textId="2BD8052F" w:rsidR="00E95E0D" w:rsidRPr="00AA6956" w:rsidRDefault="002F6399">
            <w:pPr>
              <w:tabs>
                <w:tab w:val="decimal" w:pos="971"/>
              </w:tabs>
              <w:spacing w:line="240" w:lineRule="atLeast"/>
              <w:ind w:left="-119" w:right="-137"/>
              <w:rPr>
                <w:rFonts w:cs="Times New Roman"/>
                <w:sz w:val="20"/>
                <w:rtl/>
                <w:cs/>
                <w:lang w:bidi="th-TH"/>
              </w:rPr>
            </w:pPr>
            <w:r w:rsidRPr="00AA6956">
              <w:rPr>
                <w:rFonts w:cs="Times New Roman"/>
                <w:sz w:val="20"/>
              </w:rPr>
              <w:t>158,360,11</w:t>
            </w:r>
            <w:r w:rsidR="00B804EB" w:rsidRPr="00AA6956">
              <w:rPr>
                <w:rFonts w:cs="Times New Roman"/>
                <w:sz w:val="20"/>
              </w:rPr>
              <w:t>4</w:t>
            </w:r>
          </w:p>
        </w:tc>
      </w:tr>
      <w:tr w:rsidR="00E95E0D" w:rsidRPr="007B3C22" w14:paraId="625007E6" w14:textId="77777777">
        <w:trPr>
          <w:cantSplit/>
        </w:trPr>
        <w:tc>
          <w:tcPr>
            <w:tcW w:w="3861" w:type="dxa"/>
            <w:hideMark/>
          </w:tcPr>
          <w:p w14:paraId="0AF1F000" w14:textId="77777777" w:rsidR="00E95E0D" w:rsidRPr="00AA6956" w:rsidRDefault="00E95E0D">
            <w:pPr>
              <w:spacing w:line="240" w:lineRule="atLeast"/>
              <w:ind w:left="168" w:right="-105" w:hanging="168"/>
              <w:rPr>
                <w:rFonts w:cs="Times New Roman"/>
                <w:sz w:val="20"/>
              </w:rPr>
            </w:pPr>
            <w:r w:rsidRPr="00AA6956">
              <w:rPr>
                <w:rFonts w:cs="Times New Roman"/>
                <w:sz w:val="20"/>
              </w:rPr>
              <w:t>Overdue 1 - 30 days</w:t>
            </w:r>
          </w:p>
        </w:tc>
        <w:tc>
          <w:tcPr>
            <w:tcW w:w="1170" w:type="dxa"/>
          </w:tcPr>
          <w:p w14:paraId="7E90EE1D" w14:textId="086A0DC5" w:rsidR="00E95E0D" w:rsidRPr="00AA6956" w:rsidRDefault="00473784">
            <w:pPr>
              <w:tabs>
                <w:tab w:val="decimal" w:pos="974"/>
              </w:tabs>
              <w:spacing w:line="240" w:lineRule="atLeast"/>
              <w:ind w:left="-119" w:right="-137"/>
              <w:rPr>
                <w:rFonts w:cs="Times New Roman"/>
                <w:sz w:val="20"/>
              </w:rPr>
            </w:pPr>
            <w:r w:rsidRPr="00AA6956">
              <w:rPr>
                <w:rFonts w:cs="Times New Roman"/>
                <w:sz w:val="20"/>
              </w:rPr>
              <w:t>7,701,448</w:t>
            </w:r>
          </w:p>
        </w:tc>
        <w:tc>
          <w:tcPr>
            <w:tcW w:w="270" w:type="dxa"/>
          </w:tcPr>
          <w:p w14:paraId="190BBEA1" w14:textId="77777777" w:rsidR="00E95E0D" w:rsidRPr="00AA6956" w:rsidRDefault="00E95E0D">
            <w:pPr>
              <w:tabs>
                <w:tab w:val="decimal" w:pos="871"/>
              </w:tabs>
              <w:spacing w:line="240" w:lineRule="atLeast"/>
              <w:ind w:left="-119" w:right="-137"/>
              <w:rPr>
                <w:rFonts w:cs="Times New Roman"/>
                <w:sz w:val="20"/>
              </w:rPr>
            </w:pPr>
          </w:p>
        </w:tc>
        <w:tc>
          <w:tcPr>
            <w:tcW w:w="1080" w:type="dxa"/>
          </w:tcPr>
          <w:p w14:paraId="729CF622" w14:textId="67ED4FE6" w:rsidR="00E95E0D" w:rsidRPr="00AA6956" w:rsidRDefault="00473784">
            <w:pPr>
              <w:tabs>
                <w:tab w:val="decimal" w:pos="883"/>
              </w:tabs>
              <w:spacing w:line="240" w:lineRule="atLeast"/>
              <w:ind w:left="-119" w:right="-137"/>
              <w:rPr>
                <w:rFonts w:cstheme="minorBidi"/>
                <w:sz w:val="20"/>
                <w:szCs w:val="18"/>
                <w:lang w:bidi="th-TH"/>
              </w:rPr>
            </w:pPr>
            <w:r w:rsidRPr="00AA6956">
              <w:rPr>
                <w:rFonts w:cs="Times New Roman"/>
                <w:sz w:val="20"/>
                <w:lang w:bidi="th-TH"/>
              </w:rPr>
              <w:t>1,749,479</w:t>
            </w:r>
          </w:p>
        </w:tc>
        <w:tc>
          <w:tcPr>
            <w:tcW w:w="270" w:type="dxa"/>
          </w:tcPr>
          <w:p w14:paraId="0A9B79C8" w14:textId="77777777" w:rsidR="00E95E0D" w:rsidRPr="00AA6956" w:rsidRDefault="00E95E0D">
            <w:pPr>
              <w:tabs>
                <w:tab w:val="decimal" w:pos="974"/>
              </w:tabs>
              <w:spacing w:line="240" w:lineRule="atLeast"/>
              <w:ind w:left="-119" w:right="-137"/>
              <w:rPr>
                <w:rFonts w:cs="Times New Roman"/>
                <w:sz w:val="20"/>
              </w:rPr>
            </w:pPr>
          </w:p>
        </w:tc>
        <w:tc>
          <w:tcPr>
            <w:tcW w:w="1080" w:type="dxa"/>
          </w:tcPr>
          <w:p w14:paraId="099B91DA" w14:textId="3D477F4E" w:rsidR="00E95E0D" w:rsidRPr="00AA6956" w:rsidRDefault="00473784">
            <w:pPr>
              <w:tabs>
                <w:tab w:val="decimal" w:pos="884"/>
              </w:tabs>
              <w:spacing w:line="240" w:lineRule="atLeast"/>
              <w:ind w:left="-119" w:right="-137"/>
              <w:rPr>
                <w:rFonts w:cstheme="minorBidi"/>
                <w:sz w:val="20"/>
                <w:szCs w:val="18"/>
                <w:lang w:bidi="th-TH"/>
              </w:rPr>
            </w:pPr>
            <w:r w:rsidRPr="00AA6956">
              <w:rPr>
                <w:rFonts w:cs="Times New Roman"/>
                <w:sz w:val="20"/>
                <w:lang w:bidi="th-TH"/>
              </w:rPr>
              <w:t>164,215</w:t>
            </w:r>
          </w:p>
        </w:tc>
        <w:tc>
          <w:tcPr>
            <w:tcW w:w="270" w:type="dxa"/>
          </w:tcPr>
          <w:p w14:paraId="30370168" w14:textId="77777777" w:rsidR="00E95E0D" w:rsidRPr="00AA6956" w:rsidRDefault="00E95E0D">
            <w:pPr>
              <w:tabs>
                <w:tab w:val="decimal" w:pos="974"/>
              </w:tabs>
              <w:spacing w:line="240" w:lineRule="atLeast"/>
              <w:ind w:left="-119" w:right="-137"/>
              <w:rPr>
                <w:rFonts w:cs="Times New Roman"/>
                <w:sz w:val="20"/>
              </w:rPr>
            </w:pPr>
          </w:p>
        </w:tc>
        <w:tc>
          <w:tcPr>
            <w:tcW w:w="1196" w:type="dxa"/>
          </w:tcPr>
          <w:p w14:paraId="493DC8E0" w14:textId="716441D0" w:rsidR="00E95E0D" w:rsidRPr="00AA6956" w:rsidRDefault="002F6399">
            <w:pPr>
              <w:tabs>
                <w:tab w:val="decimal" w:pos="971"/>
              </w:tabs>
              <w:spacing w:line="240" w:lineRule="atLeast"/>
              <w:ind w:left="-119" w:right="-137"/>
              <w:rPr>
                <w:rFonts w:cstheme="minorBidi"/>
                <w:sz w:val="20"/>
                <w:szCs w:val="18"/>
                <w:lang w:bidi="th-TH"/>
              </w:rPr>
            </w:pPr>
            <w:r w:rsidRPr="00AA6956">
              <w:rPr>
                <w:rFonts w:cs="Times New Roman"/>
                <w:sz w:val="20"/>
                <w:lang w:bidi="th-TH"/>
              </w:rPr>
              <w:t>9,615,142</w:t>
            </w:r>
          </w:p>
        </w:tc>
      </w:tr>
      <w:tr w:rsidR="00E95E0D" w:rsidRPr="007B3C22" w14:paraId="3F74FBCB" w14:textId="77777777">
        <w:trPr>
          <w:cantSplit/>
          <w:trHeight w:val="64"/>
        </w:trPr>
        <w:tc>
          <w:tcPr>
            <w:tcW w:w="3861" w:type="dxa"/>
            <w:hideMark/>
          </w:tcPr>
          <w:p w14:paraId="334BEA2E" w14:textId="77777777" w:rsidR="00E95E0D" w:rsidRPr="00AA6956" w:rsidRDefault="00E95E0D">
            <w:pPr>
              <w:spacing w:line="240" w:lineRule="atLeast"/>
              <w:ind w:left="168" w:right="-105" w:hanging="168"/>
              <w:rPr>
                <w:rFonts w:cs="Times New Roman"/>
                <w:sz w:val="20"/>
              </w:rPr>
            </w:pPr>
            <w:r w:rsidRPr="00AA6956">
              <w:rPr>
                <w:rFonts w:cs="Times New Roman"/>
                <w:sz w:val="20"/>
              </w:rPr>
              <w:t>Overdue 31 - 60 days</w:t>
            </w:r>
          </w:p>
        </w:tc>
        <w:tc>
          <w:tcPr>
            <w:tcW w:w="1440" w:type="dxa"/>
            <w:gridSpan w:val="2"/>
          </w:tcPr>
          <w:p w14:paraId="0263C892" w14:textId="2CBB2247" w:rsidR="00E95E0D" w:rsidRPr="00AA6956" w:rsidRDefault="00473784">
            <w:pPr>
              <w:tabs>
                <w:tab w:val="decimal" w:pos="974"/>
              </w:tabs>
              <w:spacing w:line="240" w:lineRule="atLeast"/>
              <w:ind w:left="-119" w:right="-137"/>
              <w:rPr>
                <w:rFonts w:cstheme="minorBidi"/>
                <w:sz w:val="20"/>
                <w:szCs w:val="18"/>
                <w:vertAlign w:val="superscript"/>
                <w:lang w:bidi="th-TH"/>
              </w:rPr>
            </w:pPr>
            <w:r w:rsidRPr="00AA6956">
              <w:rPr>
                <w:rFonts w:cs="Times New Roman"/>
                <w:sz w:val="20"/>
                <w:lang w:bidi="th-TH"/>
              </w:rPr>
              <w:t>11,288</w:t>
            </w:r>
            <w:r w:rsidR="005C0D09" w:rsidRPr="00AA6956">
              <w:rPr>
                <w:rFonts w:cs="Times New Roman"/>
                <w:sz w:val="20"/>
                <w:vertAlign w:val="superscript"/>
                <w:lang w:bidi="th-TH"/>
              </w:rPr>
              <w:t>(2)</w:t>
            </w:r>
          </w:p>
        </w:tc>
        <w:tc>
          <w:tcPr>
            <w:tcW w:w="1080" w:type="dxa"/>
          </w:tcPr>
          <w:p w14:paraId="4912450E" w14:textId="74A42924" w:rsidR="00E95E0D" w:rsidRPr="00AA6956" w:rsidRDefault="00473784">
            <w:pPr>
              <w:tabs>
                <w:tab w:val="decimal" w:pos="883"/>
              </w:tabs>
              <w:spacing w:line="240" w:lineRule="atLeast"/>
              <w:ind w:left="-119" w:right="-137"/>
              <w:rPr>
                <w:rFonts w:cstheme="minorBidi"/>
                <w:sz w:val="20"/>
                <w:szCs w:val="18"/>
                <w:lang w:bidi="th-TH"/>
              </w:rPr>
            </w:pPr>
            <w:r w:rsidRPr="00AA6956">
              <w:rPr>
                <w:rFonts w:cs="Times New Roman"/>
                <w:sz w:val="20"/>
                <w:lang w:bidi="th-TH"/>
              </w:rPr>
              <w:t>2,188,181</w:t>
            </w:r>
          </w:p>
        </w:tc>
        <w:tc>
          <w:tcPr>
            <w:tcW w:w="270" w:type="dxa"/>
          </w:tcPr>
          <w:p w14:paraId="5CF016E2" w14:textId="77777777" w:rsidR="00E95E0D" w:rsidRPr="00AA6956" w:rsidRDefault="00E95E0D">
            <w:pPr>
              <w:tabs>
                <w:tab w:val="decimal" w:pos="974"/>
              </w:tabs>
              <w:spacing w:line="240" w:lineRule="atLeast"/>
              <w:ind w:left="-119" w:right="-137"/>
              <w:rPr>
                <w:rFonts w:cs="Times New Roman"/>
                <w:sz w:val="20"/>
              </w:rPr>
            </w:pPr>
          </w:p>
        </w:tc>
        <w:tc>
          <w:tcPr>
            <w:tcW w:w="1080" w:type="dxa"/>
          </w:tcPr>
          <w:p w14:paraId="01AAC30F" w14:textId="194B9A44" w:rsidR="00E95E0D" w:rsidRPr="00AA6956" w:rsidRDefault="00473784">
            <w:pPr>
              <w:tabs>
                <w:tab w:val="decimal" w:pos="884"/>
              </w:tabs>
              <w:spacing w:line="240" w:lineRule="atLeast"/>
              <w:ind w:left="-119" w:right="-137"/>
              <w:rPr>
                <w:rFonts w:cs="Times New Roman"/>
                <w:sz w:val="20"/>
              </w:rPr>
            </w:pPr>
            <w:r w:rsidRPr="00AA6956">
              <w:rPr>
                <w:rFonts w:cs="Times New Roman"/>
                <w:sz w:val="20"/>
              </w:rPr>
              <w:t>315,81</w:t>
            </w:r>
            <w:r w:rsidR="00B804EB" w:rsidRPr="00AA6956">
              <w:rPr>
                <w:rFonts w:cs="Times New Roman"/>
                <w:sz w:val="20"/>
              </w:rPr>
              <w:t>6</w:t>
            </w:r>
          </w:p>
        </w:tc>
        <w:tc>
          <w:tcPr>
            <w:tcW w:w="270" w:type="dxa"/>
          </w:tcPr>
          <w:p w14:paraId="0F09B998" w14:textId="77777777" w:rsidR="00E95E0D" w:rsidRPr="00AA6956" w:rsidRDefault="00E95E0D">
            <w:pPr>
              <w:tabs>
                <w:tab w:val="decimal" w:pos="974"/>
              </w:tabs>
              <w:spacing w:line="240" w:lineRule="atLeast"/>
              <w:ind w:left="-119" w:right="-137"/>
              <w:rPr>
                <w:rFonts w:cs="Times New Roman"/>
                <w:sz w:val="20"/>
              </w:rPr>
            </w:pPr>
          </w:p>
        </w:tc>
        <w:tc>
          <w:tcPr>
            <w:tcW w:w="1196" w:type="dxa"/>
          </w:tcPr>
          <w:p w14:paraId="0321B6F8" w14:textId="0221E640" w:rsidR="00E95E0D" w:rsidRPr="00AA6956" w:rsidRDefault="002F6399">
            <w:pPr>
              <w:tabs>
                <w:tab w:val="decimal" w:pos="971"/>
              </w:tabs>
              <w:spacing w:line="240" w:lineRule="atLeast"/>
              <w:ind w:left="-119" w:right="-137"/>
              <w:rPr>
                <w:rFonts w:cstheme="minorBidi"/>
                <w:sz w:val="20"/>
                <w:szCs w:val="18"/>
                <w:lang w:bidi="th-TH"/>
              </w:rPr>
            </w:pPr>
            <w:r w:rsidRPr="00AA6956">
              <w:rPr>
                <w:rFonts w:cs="Times New Roman"/>
                <w:sz w:val="20"/>
                <w:lang w:bidi="th-TH"/>
              </w:rPr>
              <w:t>2,515,285</w:t>
            </w:r>
          </w:p>
        </w:tc>
      </w:tr>
      <w:tr w:rsidR="006D2020" w:rsidRPr="007B3C22" w14:paraId="0DC19FCA" w14:textId="77777777" w:rsidTr="00A4128C">
        <w:trPr>
          <w:cantSplit/>
        </w:trPr>
        <w:tc>
          <w:tcPr>
            <w:tcW w:w="3861" w:type="dxa"/>
          </w:tcPr>
          <w:p w14:paraId="05EC8154" w14:textId="77777777" w:rsidR="006D2020" w:rsidRPr="00AA6956" w:rsidRDefault="006D2020">
            <w:pPr>
              <w:spacing w:line="240" w:lineRule="atLeast"/>
              <w:ind w:left="168" w:right="-105" w:hanging="168"/>
              <w:rPr>
                <w:rFonts w:cs="Times New Roman"/>
                <w:sz w:val="20"/>
              </w:rPr>
            </w:pPr>
            <w:r w:rsidRPr="00AA6956">
              <w:rPr>
                <w:rFonts w:cs="Times New Roman"/>
                <w:sz w:val="20"/>
              </w:rPr>
              <w:t>Overdue 61 - 90 days</w:t>
            </w:r>
          </w:p>
        </w:tc>
        <w:tc>
          <w:tcPr>
            <w:tcW w:w="1440" w:type="dxa"/>
            <w:gridSpan w:val="2"/>
          </w:tcPr>
          <w:p w14:paraId="36AD9E5C" w14:textId="4399B1AA" w:rsidR="006D2020" w:rsidRPr="006D2020" w:rsidRDefault="006D2020" w:rsidP="006D2020">
            <w:pPr>
              <w:tabs>
                <w:tab w:val="decimal" w:pos="974"/>
              </w:tabs>
              <w:spacing w:line="240" w:lineRule="atLeast"/>
              <w:ind w:left="-119" w:right="-137"/>
              <w:rPr>
                <w:rFonts w:cs="Times New Roman"/>
                <w:sz w:val="20"/>
                <w:vertAlign w:val="superscript"/>
                <w:lang w:bidi="th-TH"/>
              </w:rPr>
            </w:pPr>
            <w:r w:rsidRPr="006D2020">
              <w:rPr>
                <w:rFonts w:cs="Times New Roman"/>
                <w:sz w:val="20"/>
                <w:lang w:bidi="th-TH"/>
              </w:rPr>
              <w:t>4,301</w:t>
            </w:r>
            <w:r>
              <w:rPr>
                <w:rFonts w:cs="Times New Roman"/>
                <w:sz w:val="20"/>
                <w:vertAlign w:val="superscript"/>
                <w:lang w:bidi="th-TH"/>
              </w:rPr>
              <w:t>(</w:t>
            </w:r>
            <w:r w:rsidR="00206B6D">
              <w:rPr>
                <w:rFonts w:cs="Times New Roman"/>
                <w:sz w:val="20"/>
                <w:vertAlign w:val="superscript"/>
                <w:lang w:bidi="th-TH"/>
              </w:rPr>
              <w:t>3</w:t>
            </w:r>
            <w:r>
              <w:rPr>
                <w:rFonts w:cs="Times New Roman"/>
                <w:sz w:val="20"/>
                <w:vertAlign w:val="superscript"/>
                <w:lang w:bidi="th-TH"/>
              </w:rPr>
              <w:t>)</w:t>
            </w:r>
          </w:p>
        </w:tc>
        <w:tc>
          <w:tcPr>
            <w:tcW w:w="1080" w:type="dxa"/>
          </w:tcPr>
          <w:p w14:paraId="3DA0F16F" w14:textId="23D7A517" w:rsidR="006D2020" w:rsidRPr="00AA6956" w:rsidRDefault="006D2020">
            <w:pPr>
              <w:tabs>
                <w:tab w:val="decimal" w:pos="883"/>
              </w:tabs>
              <w:spacing w:line="240" w:lineRule="atLeast"/>
              <w:ind w:left="-119" w:right="-137"/>
              <w:rPr>
                <w:rFonts w:cs="Times New Roman"/>
                <w:sz w:val="20"/>
                <w:cs/>
                <w:lang w:bidi="th-TH"/>
              </w:rPr>
            </w:pPr>
            <w:r w:rsidRPr="00AA6956">
              <w:rPr>
                <w:rFonts w:cs="Times New Roman"/>
                <w:sz w:val="20"/>
                <w:lang w:bidi="th-TH"/>
              </w:rPr>
              <w:t>992,746</w:t>
            </w:r>
          </w:p>
        </w:tc>
        <w:tc>
          <w:tcPr>
            <w:tcW w:w="270" w:type="dxa"/>
          </w:tcPr>
          <w:p w14:paraId="625B0A23" w14:textId="77777777" w:rsidR="006D2020" w:rsidRPr="00AA6956" w:rsidRDefault="006D2020">
            <w:pPr>
              <w:tabs>
                <w:tab w:val="decimal" w:pos="974"/>
              </w:tabs>
              <w:spacing w:line="240" w:lineRule="atLeast"/>
              <w:ind w:left="-119" w:right="-137"/>
              <w:rPr>
                <w:rFonts w:cs="Times New Roman"/>
                <w:sz w:val="20"/>
              </w:rPr>
            </w:pPr>
          </w:p>
        </w:tc>
        <w:tc>
          <w:tcPr>
            <w:tcW w:w="1080" w:type="dxa"/>
          </w:tcPr>
          <w:p w14:paraId="59A0C03F" w14:textId="359F5917" w:rsidR="006D2020" w:rsidRPr="00AA6956" w:rsidRDefault="006D2020">
            <w:pPr>
              <w:tabs>
                <w:tab w:val="decimal" w:pos="884"/>
              </w:tabs>
              <w:spacing w:line="240" w:lineRule="atLeast"/>
              <w:ind w:left="-119" w:right="-137"/>
              <w:rPr>
                <w:rFonts w:cstheme="minorBidi"/>
                <w:sz w:val="20"/>
                <w:szCs w:val="18"/>
                <w:lang w:bidi="th-TH"/>
              </w:rPr>
            </w:pPr>
            <w:r w:rsidRPr="00AA6956">
              <w:rPr>
                <w:rFonts w:cs="Times New Roman"/>
                <w:sz w:val="20"/>
                <w:lang w:bidi="th-TH"/>
              </w:rPr>
              <w:t>191,743</w:t>
            </w:r>
          </w:p>
        </w:tc>
        <w:tc>
          <w:tcPr>
            <w:tcW w:w="270" w:type="dxa"/>
          </w:tcPr>
          <w:p w14:paraId="06FC216F" w14:textId="77777777" w:rsidR="006D2020" w:rsidRPr="00AA6956" w:rsidRDefault="006D2020">
            <w:pPr>
              <w:tabs>
                <w:tab w:val="decimal" w:pos="974"/>
              </w:tabs>
              <w:spacing w:line="240" w:lineRule="atLeast"/>
              <w:ind w:left="-119" w:right="-137"/>
              <w:rPr>
                <w:rFonts w:cs="Times New Roman"/>
                <w:sz w:val="20"/>
              </w:rPr>
            </w:pPr>
          </w:p>
        </w:tc>
        <w:tc>
          <w:tcPr>
            <w:tcW w:w="1196" w:type="dxa"/>
          </w:tcPr>
          <w:p w14:paraId="119B4C0F" w14:textId="4560C7AA" w:rsidR="006D2020" w:rsidRPr="00AA6956" w:rsidRDefault="006D2020">
            <w:pPr>
              <w:tabs>
                <w:tab w:val="decimal" w:pos="971"/>
              </w:tabs>
              <w:spacing w:line="240" w:lineRule="atLeast"/>
              <w:ind w:left="-119" w:right="-137"/>
              <w:rPr>
                <w:rFonts w:cstheme="minorBidi"/>
                <w:sz w:val="20"/>
                <w:szCs w:val="18"/>
                <w:lang w:bidi="th-TH"/>
              </w:rPr>
            </w:pPr>
            <w:r w:rsidRPr="00AA6956">
              <w:rPr>
                <w:rFonts w:cs="Times New Roman"/>
                <w:sz w:val="20"/>
                <w:lang w:bidi="th-TH"/>
              </w:rPr>
              <w:t>1,188,790</w:t>
            </w:r>
          </w:p>
        </w:tc>
      </w:tr>
      <w:tr w:rsidR="006D2020" w:rsidRPr="007B3C22" w14:paraId="326897FD" w14:textId="77777777" w:rsidTr="0013510F">
        <w:trPr>
          <w:cantSplit/>
        </w:trPr>
        <w:tc>
          <w:tcPr>
            <w:tcW w:w="3861" w:type="dxa"/>
            <w:hideMark/>
          </w:tcPr>
          <w:p w14:paraId="581BAEAC" w14:textId="77777777" w:rsidR="006D2020" w:rsidRPr="00AA6956" w:rsidRDefault="006D2020">
            <w:pPr>
              <w:spacing w:line="240" w:lineRule="atLeast"/>
              <w:ind w:left="168" w:right="-105" w:hanging="168"/>
              <w:rPr>
                <w:rFonts w:cs="Times New Roman"/>
                <w:sz w:val="20"/>
              </w:rPr>
            </w:pPr>
            <w:r w:rsidRPr="00AA6956">
              <w:rPr>
                <w:rFonts w:cs="Times New Roman"/>
                <w:sz w:val="20"/>
              </w:rPr>
              <w:t>Overdue more than 90 days</w:t>
            </w:r>
          </w:p>
        </w:tc>
        <w:tc>
          <w:tcPr>
            <w:tcW w:w="1440" w:type="dxa"/>
            <w:gridSpan w:val="2"/>
            <w:tcBorders>
              <w:bottom w:val="single" w:sz="4" w:space="0" w:color="auto"/>
            </w:tcBorders>
          </w:tcPr>
          <w:p w14:paraId="2207ABDB" w14:textId="4202E788" w:rsidR="006D2020" w:rsidRPr="006D2020" w:rsidRDefault="006D2020" w:rsidP="006D2020">
            <w:pPr>
              <w:tabs>
                <w:tab w:val="decimal" w:pos="974"/>
              </w:tabs>
              <w:spacing w:line="240" w:lineRule="atLeast"/>
              <w:ind w:left="-119" w:right="-137"/>
              <w:rPr>
                <w:rFonts w:cs="Times New Roman"/>
                <w:sz w:val="20"/>
                <w:vertAlign w:val="superscript"/>
                <w:lang w:bidi="th-TH"/>
              </w:rPr>
            </w:pPr>
            <w:r w:rsidRPr="006D2020">
              <w:rPr>
                <w:rFonts w:cs="Times New Roman"/>
                <w:sz w:val="20"/>
                <w:lang w:bidi="th-TH"/>
              </w:rPr>
              <w:t>1,068</w:t>
            </w:r>
            <w:r>
              <w:rPr>
                <w:rFonts w:cs="Times New Roman"/>
                <w:sz w:val="20"/>
                <w:vertAlign w:val="superscript"/>
                <w:lang w:bidi="th-TH"/>
              </w:rPr>
              <w:t>(</w:t>
            </w:r>
            <w:r w:rsidR="00206B6D">
              <w:rPr>
                <w:rFonts w:cs="Times New Roman"/>
                <w:sz w:val="20"/>
                <w:vertAlign w:val="superscript"/>
                <w:lang w:bidi="th-TH"/>
              </w:rPr>
              <w:t>3</w:t>
            </w:r>
            <w:r>
              <w:rPr>
                <w:rFonts w:cs="Times New Roman"/>
                <w:sz w:val="20"/>
                <w:vertAlign w:val="superscript"/>
                <w:lang w:bidi="th-TH"/>
              </w:rPr>
              <w:t>)</w:t>
            </w:r>
          </w:p>
        </w:tc>
        <w:tc>
          <w:tcPr>
            <w:tcW w:w="1350" w:type="dxa"/>
            <w:gridSpan w:val="2"/>
          </w:tcPr>
          <w:p w14:paraId="1B58A336" w14:textId="35F9995B" w:rsidR="006D2020" w:rsidRPr="00AA6956" w:rsidRDefault="006D2020">
            <w:pPr>
              <w:tabs>
                <w:tab w:val="decimal" w:pos="883"/>
              </w:tabs>
              <w:spacing w:line="240" w:lineRule="atLeast"/>
              <w:ind w:left="-119" w:right="-137"/>
              <w:rPr>
                <w:rFonts w:cstheme="minorBidi"/>
                <w:sz w:val="20"/>
                <w:szCs w:val="18"/>
                <w:vertAlign w:val="superscript"/>
                <w:lang w:bidi="th-TH"/>
              </w:rPr>
            </w:pPr>
            <w:r w:rsidRPr="00AA6956">
              <w:rPr>
                <w:rFonts w:cs="Times New Roman"/>
                <w:sz w:val="20"/>
                <w:lang w:bidi="th-TH"/>
              </w:rPr>
              <w:t>356,000</w:t>
            </w:r>
            <w:r w:rsidRPr="00AA6956">
              <w:rPr>
                <w:rFonts w:cs="Times New Roman"/>
                <w:sz w:val="20"/>
                <w:vertAlign w:val="superscript"/>
                <w:lang w:bidi="th-TH"/>
              </w:rPr>
              <w:t>(3)</w:t>
            </w:r>
          </w:p>
        </w:tc>
        <w:tc>
          <w:tcPr>
            <w:tcW w:w="1080" w:type="dxa"/>
            <w:tcBorders>
              <w:bottom w:val="single" w:sz="4" w:space="0" w:color="auto"/>
            </w:tcBorders>
          </w:tcPr>
          <w:p w14:paraId="327A205D" w14:textId="130211F2" w:rsidR="006D2020" w:rsidRPr="00AA6956" w:rsidRDefault="006D2020">
            <w:pPr>
              <w:tabs>
                <w:tab w:val="decimal" w:pos="884"/>
              </w:tabs>
              <w:spacing w:line="240" w:lineRule="atLeast"/>
              <w:ind w:left="-119" w:right="-137"/>
              <w:rPr>
                <w:rFonts w:cstheme="minorBidi"/>
                <w:sz w:val="20"/>
                <w:szCs w:val="18"/>
                <w:lang w:bidi="th-TH"/>
              </w:rPr>
            </w:pPr>
            <w:r w:rsidRPr="00AA6956">
              <w:rPr>
                <w:rFonts w:cs="Times New Roman"/>
                <w:sz w:val="20"/>
                <w:lang w:bidi="th-TH"/>
              </w:rPr>
              <w:t>7,340,174</w:t>
            </w:r>
          </w:p>
        </w:tc>
        <w:tc>
          <w:tcPr>
            <w:tcW w:w="270" w:type="dxa"/>
          </w:tcPr>
          <w:p w14:paraId="12387025" w14:textId="77777777" w:rsidR="006D2020" w:rsidRPr="00AA6956" w:rsidRDefault="006D2020">
            <w:pPr>
              <w:tabs>
                <w:tab w:val="decimal" w:pos="974"/>
              </w:tabs>
              <w:spacing w:line="240" w:lineRule="atLeast"/>
              <w:ind w:left="-119" w:right="-137"/>
              <w:rPr>
                <w:rFonts w:cs="Times New Roman"/>
                <w:sz w:val="20"/>
              </w:rPr>
            </w:pPr>
          </w:p>
        </w:tc>
        <w:tc>
          <w:tcPr>
            <w:tcW w:w="1196" w:type="dxa"/>
            <w:tcBorders>
              <w:bottom w:val="single" w:sz="4" w:space="0" w:color="auto"/>
            </w:tcBorders>
          </w:tcPr>
          <w:p w14:paraId="1A33058C" w14:textId="6FAB81F1" w:rsidR="006D2020" w:rsidRPr="00AA6956" w:rsidRDefault="006D2020">
            <w:pPr>
              <w:tabs>
                <w:tab w:val="decimal" w:pos="971"/>
              </w:tabs>
              <w:spacing w:line="240" w:lineRule="atLeast"/>
              <w:ind w:left="-119" w:right="-137"/>
              <w:rPr>
                <w:rFonts w:cstheme="minorBidi"/>
                <w:sz w:val="20"/>
                <w:szCs w:val="18"/>
                <w:lang w:bidi="th-TH"/>
              </w:rPr>
            </w:pPr>
            <w:r w:rsidRPr="00AA6956">
              <w:rPr>
                <w:rFonts w:cs="Times New Roman"/>
                <w:sz w:val="20"/>
                <w:lang w:bidi="th-TH"/>
              </w:rPr>
              <w:t>7,697,242</w:t>
            </w:r>
          </w:p>
        </w:tc>
      </w:tr>
      <w:tr w:rsidR="00E95E0D" w:rsidRPr="007B3C22" w14:paraId="5093BDB3" w14:textId="77777777">
        <w:trPr>
          <w:cantSplit/>
        </w:trPr>
        <w:tc>
          <w:tcPr>
            <w:tcW w:w="3861" w:type="dxa"/>
          </w:tcPr>
          <w:p w14:paraId="719B8D5D" w14:textId="77777777" w:rsidR="00E95E0D" w:rsidRPr="00AA6956" w:rsidRDefault="00E95E0D">
            <w:pPr>
              <w:spacing w:line="240" w:lineRule="atLeast"/>
              <w:ind w:left="168" w:right="-105" w:hanging="168"/>
              <w:rPr>
                <w:rFonts w:cs="Times New Roman"/>
                <w:sz w:val="20"/>
              </w:rPr>
            </w:pPr>
            <w:r w:rsidRPr="00AA6956">
              <w:rPr>
                <w:rFonts w:cs="Times New Roman"/>
                <w:sz w:val="20"/>
              </w:rPr>
              <w:t>Total</w:t>
            </w:r>
          </w:p>
        </w:tc>
        <w:tc>
          <w:tcPr>
            <w:tcW w:w="1170" w:type="dxa"/>
          </w:tcPr>
          <w:p w14:paraId="778B1B6C" w14:textId="2AAF0E99" w:rsidR="00E95E0D" w:rsidRPr="00AA6956" w:rsidRDefault="00473784">
            <w:pPr>
              <w:tabs>
                <w:tab w:val="decimal" w:pos="974"/>
              </w:tabs>
              <w:spacing w:line="240" w:lineRule="atLeast"/>
              <w:ind w:left="-119" w:right="-137"/>
              <w:rPr>
                <w:rFonts w:cstheme="minorBidi"/>
                <w:sz w:val="20"/>
                <w:szCs w:val="18"/>
                <w:lang w:bidi="th-TH"/>
              </w:rPr>
            </w:pPr>
            <w:r w:rsidRPr="00AA6956">
              <w:rPr>
                <w:rFonts w:cs="Times New Roman"/>
                <w:sz w:val="20"/>
                <w:lang w:bidi="th-TH"/>
              </w:rPr>
              <w:t>153,709,875</w:t>
            </w:r>
          </w:p>
        </w:tc>
        <w:tc>
          <w:tcPr>
            <w:tcW w:w="270" w:type="dxa"/>
          </w:tcPr>
          <w:p w14:paraId="2EA7FB24" w14:textId="77777777" w:rsidR="00E95E0D" w:rsidRPr="00AA6956" w:rsidRDefault="00E95E0D">
            <w:pPr>
              <w:tabs>
                <w:tab w:val="decimal" w:pos="871"/>
              </w:tabs>
              <w:spacing w:line="240" w:lineRule="atLeast"/>
              <w:ind w:left="-119" w:right="-137"/>
              <w:rPr>
                <w:rFonts w:cs="Times New Roman"/>
                <w:sz w:val="20"/>
              </w:rPr>
            </w:pPr>
          </w:p>
        </w:tc>
        <w:tc>
          <w:tcPr>
            <w:tcW w:w="1080" w:type="dxa"/>
            <w:tcBorders>
              <w:top w:val="single" w:sz="4" w:space="0" w:color="auto"/>
            </w:tcBorders>
          </w:tcPr>
          <w:p w14:paraId="7D5A661F" w14:textId="58F9B87A" w:rsidR="00E95E0D" w:rsidRPr="00AA6956" w:rsidRDefault="00473784">
            <w:pPr>
              <w:tabs>
                <w:tab w:val="decimal" w:pos="883"/>
              </w:tabs>
              <w:spacing w:line="240" w:lineRule="atLeast"/>
              <w:ind w:left="-119" w:right="-137"/>
              <w:rPr>
                <w:rFonts w:cstheme="minorBidi"/>
                <w:sz w:val="20"/>
                <w:szCs w:val="18"/>
                <w:lang w:bidi="th-TH"/>
              </w:rPr>
            </w:pPr>
            <w:r w:rsidRPr="00AA6956">
              <w:rPr>
                <w:rFonts w:cs="Times New Roman"/>
                <w:sz w:val="20"/>
                <w:lang w:bidi="th-TH"/>
              </w:rPr>
              <w:t>17,147,111</w:t>
            </w:r>
          </w:p>
        </w:tc>
        <w:tc>
          <w:tcPr>
            <w:tcW w:w="270" w:type="dxa"/>
          </w:tcPr>
          <w:p w14:paraId="100CAF7F" w14:textId="77777777" w:rsidR="00E95E0D" w:rsidRPr="00AA6956" w:rsidRDefault="00E95E0D">
            <w:pPr>
              <w:tabs>
                <w:tab w:val="decimal" w:pos="974"/>
              </w:tabs>
              <w:spacing w:line="240" w:lineRule="atLeast"/>
              <w:ind w:left="-119" w:right="-137"/>
              <w:rPr>
                <w:rFonts w:cs="Times New Roman"/>
                <w:sz w:val="20"/>
              </w:rPr>
            </w:pPr>
          </w:p>
        </w:tc>
        <w:tc>
          <w:tcPr>
            <w:tcW w:w="1080" w:type="dxa"/>
          </w:tcPr>
          <w:p w14:paraId="51B554E8" w14:textId="2ADECE44" w:rsidR="00E95E0D" w:rsidRPr="00AA6956" w:rsidRDefault="002F6399">
            <w:pPr>
              <w:tabs>
                <w:tab w:val="decimal" w:pos="884"/>
              </w:tabs>
              <w:spacing w:line="240" w:lineRule="atLeast"/>
              <w:ind w:left="-119" w:right="-137"/>
              <w:rPr>
                <w:rFonts w:cstheme="minorBidi"/>
                <w:sz w:val="20"/>
                <w:szCs w:val="18"/>
                <w:lang w:bidi="th-TH"/>
              </w:rPr>
            </w:pPr>
            <w:r w:rsidRPr="00AA6956">
              <w:rPr>
                <w:rFonts w:cs="Times New Roman"/>
                <w:sz w:val="20"/>
                <w:lang w:bidi="th-TH"/>
              </w:rPr>
              <w:t>8,519,587</w:t>
            </w:r>
          </w:p>
        </w:tc>
        <w:tc>
          <w:tcPr>
            <w:tcW w:w="270" w:type="dxa"/>
          </w:tcPr>
          <w:p w14:paraId="348723D8" w14:textId="77777777" w:rsidR="00E95E0D" w:rsidRPr="00AA6956" w:rsidRDefault="00E95E0D">
            <w:pPr>
              <w:tabs>
                <w:tab w:val="decimal" w:pos="974"/>
              </w:tabs>
              <w:spacing w:line="240" w:lineRule="atLeast"/>
              <w:ind w:left="-119" w:right="-137"/>
              <w:rPr>
                <w:rFonts w:cs="Times New Roman"/>
                <w:sz w:val="20"/>
              </w:rPr>
            </w:pPr>
          </w:p>
        </w:tc>
        <w:tc>
          <w:tcPr>
            <w:tcW w:w="1196" w:type="dxa"/>
          </w:tcPr>
          <w:p w14:paraId="3F76EDF6" w14:textId="3FB44EE1" w:rsidR="00E95E0D" w:rsidRPr="00AA6956" w:rsidRDefault="002F6399">
            <w:pPr>
              <w:tabs>
                <w:tab w:val="decimal" w:pos="971"/>
              </w:tabs>
              <w:spacing w:line="240" w:lineRule="atLeast"/>
              <w:ind w:left="-119" w:right="-137"/>
              <w:rPr>
                <w:rFonts w:cstheme="minorBidi"/>
                <w:sz w:val="20"/>
                <w:szCs w:val="18"/>
                <w:lang w:bidi="th-TH"/>
              </w:rPr>
            </w:pPr>
            <w:r w:rsidRPr="00AA6956">
              <w:rPr>
                <w:rFonts w:cs="Times New Roman"/>
                <w:sz w:val="20"/>
                <w:lang w:bidi="th-TH"/>
              </w:rPr>
              <w:t>179,376,573</w:t>
            </w:r>
          </w:p>
        </w:tc>
      </w:tr>
      <w:tr w:rsidR="00E95E0D" w:rsidRPr="007B3C22" w14:paraId="17DF2D22" w14:textId="77777777">
        <w:trPr>
          <w:cantSplit/>
        </w:trPr>
        <w:tc>
          <w:tcPr>
            <w:tcW w:w="3861" w:type="dxa"/>
          </w:tcPr>
          <w:p w14:paraId="4EE152DE" w14:textId="77777777" w:rsidR="00E95E0D" w:rsidRPr="00AA6956" w:rsidRDefault="00E95E0D">
            <w:pPr>
              <w:spacing w:line="240" w:lineRule="atLeast"/>
              <w:ind w:left="168" w:right="-105" w:hanging="168"/>
              <w:rPr>
                <w:rFonts w:cs="Times New Roman"/>
                <w:sz w:val="20"/>
              </w:rPr>
            </w:pPr>
            <w:r w:rsidRPr="00AA6956">
              <w:rPr>
                <w:rFonts w:cs="Times New Roman"/>
                <w:i/>
                <w:iCs/>
                <w:sz w:val="20"/>
              </w:rPr>
              <w:t>Less</w:t>
            </w:r>
            <w:r w:rsidRPr="00AA6956">
              <w:rPr>
                <w:rFonts w:cs="Times New Roman"/>
                <w:sz w:val="20"/>
              </w:rPr>
              <w:t xml:space="preserve"> allowance for expected credit loss</w:t>
            </w:r>
          </w:p>
        </w:tc>
        <w:tc>
          <w:tcPr>
            <w:tcW w:w="1170" w:type="dxa"/>
            <w:tcBorders>
              <w:bottom w:val="single" w:sz="4" w:space="0" w:color="auto"/>
            </w:tcBorders>
          </w:tcPr>
          <w:p w14:paraId="3534FC7F" w14:textId="504DDE51" w:rsidR="00E95E0D" w:rsidRPr="00AA6956" w:rsidRDefault="00473784">
            <w:pPr>
              <w:tabs>
                <w:tab w:val="decimal" w:pos="974"/>
              </w:tabs>
              <w:spacing w:line="240" w:lineRule="atLeast"/>
              <w:ind w:right="-137"/>
              <w:rPr>
                <w:rFonts w:cstheme="minorBidi"/>
                <w:sz w:val="20"/>
                <w:szCs w:val="18"/>
                <w:lang w:bidi="th-TH"/>
              </w:rPr>
            </w:pPr>
            <w:r w:rsidRPr="00AA6956">
              <w:rPr>
                <w:rFonts w:cs="Times New Roman"/>
                <w:sz w:val="20"/>
                <w:lang w:bidi="th-TH"/>
              </w:rPr>
              <w:t>(2,633,886)</w:t>
            </w:r>
          </w:p>
        </w:tc>
        <w:tc>
          <w:tcPr>
            <w:tcW w:w="270" w:type="dxa"/>
          </w:tcPr>
          <w:p w14:paraId="4CC7528D" w14:textId="77777777" w:rsidR="00E95E0D" w:rsidRPr="00AA6956" w:rsidRDefault="00E95E0D">
            <w:pPr>
              <w:tabs>
                <w:tab w:val="decimal" w:pos="871"/>
              </w:tabs>
              <w:spacing w:line="240" w:lineRule="atLeast"/>
              <w:ind w:left="-119" w:right="-137"/>
              <w:rPr>
                <w:rFonts w:cs="Times New Roman"/>
                <w:sz w:val="20"/>
                <w:lang w:bidi="th-TH"/>
              </w:rPr>
            </w:pPr>
          </w:p>
        </w:tc>
        <w:tc>
          <w:tcPr>
            <w:tcW w:w="1080" w:type="dxa"/>
            <w:tcBorders>
              <w:bottom w:val="single" w:sz="4" w:space="0" w:color="auto"/>
            </w:tcBorders>
          </w:tcPr>
          <w:p w14:paraId="15B6D0D4" w14:textId="144B0ECF" w:rsidR="00E95E0D" w:rsidRPr="00AA6956" w:rsidRDefault="00473784">
            <w:pPr>
              <w:tabs>
                <w:tab w:val="decimal" w:pos="884"/>
              </w:tabs>
              <w:spacing w:line="240" w:lineRule="atLeast"/>
              <w:ind w:left="-110" w:right="-289"/>
              <w:rPr>
                <w:rFonts w:cstheme="minorBidi"/>
                <w:sz w:val="20"/>
                <w:szCs w:val="18"/>
                <w:lang w:bidi="th-TH"/>
              </w:rPr>
            </w:pPr>
            <w:r w:rsidRPr="00AA6956">
              <w:rPr>
                <w:rFonts w:cs="Times New Roman"/>
                <w:sz w:val="20"/>
                <w:lang w:bidi="th-TH"/>
              </w:rPr>
              <w:t>(3,229,632)</w:t>
            </w:r>
          </w:p>
        </w:tc>
        <w:tc>
          <w:tcPr>
            <w:tcW w:w="270" w:type="dxa"/>
          </w:tcPr>
          <w:p w14:paraId="2176142F" w14:textId="77777777" w:rsidR="00E95E0D" w:rsidRPr="00AA6956" w:rsidRDefault="00E95E0D">
            <w:pPr>
              <w:tabs>
                <w:tab w:val="decimal" w:pos="871"/>
              </w:tabs>
              <w:spacing w:line="240" w:lineRule="atLeast"/>
              <w:ind w:left="-119" w:right="-137"/>
              <w:rPr>
                <w:rFonts w:cs="Times New Roman"/>
                <w:sz w:val="20"/>
                <w:lang w:bidi="th-TH"/>
              </w:rPr>
            </w:pPr>
          </w:p>
        </w:tc>
        <w:tc>
          <w:tcPr>
            <w:tcW w:w="1080" w:type="dxa"/>
            <w:tcBorders>
              <w:bottom w:val="single" w:sz="4" w:space="0" w:color="auto"/>
            </w:tcBorders>
          </w:tcPr>
          <w:p w14:paraId="49F10745" w14:textId="21A4FE5A" w:rsidR="00E95E0D" w:rsidRPr="00AA6956" w:rsidRDefault="002F6399">
            <w:pPr>
              <w:tabs>
                <w:tab w:val="decimal" w:pos="874"/>
              </w:tabs>
              <w:spacing w:line="240" w:lineRule="atLeast"/>
              <w:ind w:right="-137"/>
              <w:rPr>
                <w:rFonts w:cstheme="minorBidi"/>
                <w:sz w:val="20"/>
                <w:szCs w:val="18"/>
                <w:lang w:bidi="th-TH"/>
              </w:rPr>
            </w:pPr>
            <w:r w:rsidRPr="00AA6956">
              <w:rPr>
                <w:rFonts w:cs="Times New Roman"/>
                <w:sz w:val="20"/>
                <w:lang w:bidi="th-TH"/>
              </w:rPr>
              <w:t>(5,477,3</w:t>
            </w:r>
            <w:r w:rsidR="00C951CD" w:rsidRPr="00AA6956">
              <w:rPr>
                <w:rFonts w:cs="Times New Roman"/>
                <w:sz w:val="20"/>
                <w:lang w:bidi="th-TH"/>
              </w:rPr>
              <w:t>79</w:t>
            </w:r>
            <w:r w:rsidRPr="00AA6956">
              <w:rPr>
                <w:rFonts w:cs="Times New Roman"/>
                <w:sz w:val="20"/>
                <w:lang w:bidi="th-TH"/>
              </w:rPr>
              <w:t>)</w:t>
            </w:r>
          </w:p>
        </w:tc>
        <w:tc>
          <w:tcPr>
            <w:tcW w:w="270" w:type="dxa"/>
          </w:tcPr>
          <w:p w14:paraId="3EB0C4BF" w14:textId="77777777" w:rsidR="00E95E0D" w:rsidRPr="00AA6956" w:rsidRDefault="00E95E0D">
            <w:pPr>
              <w:tabs>
                <w:tab w:val="decimal" w:pos="871"/>
              </w:tabs>
              <w:spacing w:line="240" w:lineRule="atLeast"/>
              <w:ind w:left="-119" w:right="-137"/>
              <w:rPr>
                <w:rFonts w:cs="Times New Roman"/>
                <w:sz w:val="20"/>
                <w:lang w:bidi="th-TH"/>
              </w:rPr>
            </w:pPr>
          </w:p>
        </w:tc>
        <w:tc>
          <w:tcPr>
            <w:tcW w:w="1196" w:type="dxa"/>
            <w:tcBorders>
              <w:bottom w:val="single" w:sz="4" w:space="0" w:color="auto"/>
            </w:tcBorders>
          </w:tcPr>
          <w:p w14:paraId="1E78B5B2" w14:textId="6F41F38B" w:rsidR="00E95E0D" w:rsidRPr="00AA6956" w:rsidRDefault="002F6399">
            <w:pPr>
              <w:tabs>
                <w:tab w:val="decimal" w:pos="971"/>
              </w:tabs>
              <w:spacing w:line="240" w:lineRule="atLeast"/>
              <w:ind w:left="-119" w:right="-137"/>
              <w:rPr>
                <w:rFonts w:cstheme="minorBidi"/>
                <w:sz w:val="20"/>
                <w:szCs w:val="18"/>
                <w:lang w:bidi="th-TH"/>
              </w:rPr>
            </w:pPr>
            <w:r w:rsidRPr="00AA6956">
              <w:rPr>
                <w:rFonts w:cs="Times New Roman"/>
                <w:sz w:val="20"/>
                <w:lang w:bidi="th-TH"/>
              </w:rPr>
              <w:t>(11,340,897)</w:t>
            </w:r>
          </w:p>
        </w:tc>
      </w:tr>
      <w:tr w:rsidR="00E95E0D" w:rsidRPr="0012708E" w14:paraId="06AAAF53" w14:textId="77777777">
        <w:trPr>
          <w:cantSplit/>
          <w:trHeight w:val="262"/>
        </w:trPr>
        <w:tc>
          <w:tcPr>
            <w:tcW w:w="3861" w:type="dxa"/>
          </w:tcPr>
          <w:p w14:paraId="67D31F0E" w14:textId="77777777" w:rsidR="00E95E0D" w:rsidRPr="0012708E" w:rsidRDefault="00E95E0D">
            <w:pPr>
              <w:spacing w:line="240" w:lineRule="atLeast"/>
              <w:ind w:left="168" w:right="-105" w:hanging="168"/>
              <w:rPr>
                <w:rFonts w:cs="Times New Roman"/>
                <w:b/>
                <w:bCs/>
                <w:sz w:val="20"/>
              </w:rPr>
            </w:pPr>
            <w:r w:rsidRPr="0012708E">
              <w:rPr>
                <w:rFonts w:cs="Times New Roman"/>
                <w:b/>
                <w:bCs/>
                <w:sz w:val="20"/>
              </w:rPr>
              <w:t>Net carrying amount</w:t>
            </w:r>
          </w:p>
        </w:tc>
        <w:tc>
          <w:tcPr>
            <w:tcW w:w="1170" w:type="dxa"/>
            <w:tcBorders>
              <w:top w:val="single" w:sz="4" w:space="0" w:color="auto"/>
              <w:bottom w:val="double" w:sz="4" w:space="0" w:color="auto"/>
            </w:tcBorders>
            <w:vAlign w:val="bottom"/>
          </w:tcPr>
          <w:p w14:paraId="295B54A6" w14:textId="51BE89A7" w:rsidR="00E95E0D" w:rsidRPr="00AA6956" w:rsidRDefault="00473784">
            <w:pPr>
              <w:tabs>
                <w:tab w:val="decimal" w:pos="974"/>
              </w:tabs>
              <w:spacing w:line="240" w:lineRule="atLeast"/>
              <w:ind w:left="-104" w:right="-137"/>
              <w:rPr>
                <w:rFonts w:cstheme="minorBidi"/>
                <w:b/>
                <w:bCs/>
                <w:sz w:val="20"/>
                <w:szCs w:val="18"/>
                <w:lang w:bidi="th-TH"/>
              </w:rPr>
            </w:pPr>
            <w:r w:rsidRPr="00473784">
              <w:rPr>
                <w:rFonts w:cstheme="minorBidi"/>
                <w:b/>
                <w:bCs/>
                <w:sz w:val="20"/>
                <w:szCs w:val="18"/>
                <w:lang w:bidi="th-TH"/>
              </w:rPr>
              <w:t>151,075,9</w:t>
            </w:r>
            <w:r w:rsidR="00895E9F">
              <w:rPr>
                <w:rFonts w:cstheme="minorBidi"/>
                <w:b/>
                <w:bCs/>
                <w:sz w:val="20"/>
                <w:szCs w:val="18"/>
                <w:lang w:bidi="th-TH"/>
              </w:rPr>
              <w:t>89</w:t>
            </w:r>
          </w:p>
        </w:tc>
        <w:tc>
          <w:tcPr>
            <w:tcW w:w="270" w:type="dxa"/>
          </w:tcPr>
          <w:p w14:paraId="2FCB21BF" w14:textId="77777777" w:rsidR="00E95E0D" w:rsidRPr="0093239C" w:rsidRDefault="00E95E0D">
            <w:pPr>
              <w:tabs>
                <w:tab w:val="decimal" w:pos="871"/>
              </w:tabs>
              <w:spacing w:line="240" w:lineRule="atLeast"/>
              <w:ind w:right="-137"/>
              <w:rPr>
                <w:rFonts w:cs="Times New Roman"/>
                <w:b/>
                <w:bCs/>
                <w:sz w:val="20"/>
                <w:szCs w:val="18"/>
                <w:lang w:bidi="th-TH"/>
              </w:rPr>
            </w:pPr>
          </w:p>
        </w:tc>
        <w:tc>
          <w:tcPr>
            <w:tcW w:w="1080" w:type="dxa"/>
            <w:tcBorders>
              <w:top w:val="single" w:sz="4" w:space="0" w:color="auto"/>
              <w:bottom w:val="double" w:sz="4" w:space="0" w:color="auto"/>
            </w:tcBorders>
            <w:vAlign w:val="bottom"/>
          </w:tcPr>
          <w:p w14:paraId="1EDA7421" w14:textId="5C25B65D" w:rsidR="00E95E0D" w:rsidRPr="00AA6956" w:rsidRDefault="00473784">
            <w:pPr>
              <w:tabs>
                <w:tab w:val="decimal" w:pos="884"/>
              </w:tabs>
              <w:spacing w:line="240" w:lineRule="atLeast"/>
              <w:ind w:left="-107" w:right="-137"/>
              <w:rPr>
                <w:rFonts w:cstheme="minorBidi"/>
                <w:b/>
                <w:bCs/>
                <w:sz w:val="20"/>
                <w:szCs w:val="18"/>
                <w:lang w:bidi="th-TH"/>
              </w:rPr>
            </w:pPr>
            <w:r w:rsidRPr="00473784">
              <w:rPr>
                <w:rFonts w:cstheme="minorBidi"/>
                <w:b/>
                <w:bCs/>
                <w:sz w:val="20"/>
                <w:szCs w:val="18"/>
                <w:lang w:bidi="th-TH"/>
              </w:rPr>
              <w:t>13,917,479</w:t>
            </w:r>
          </w:p>
        </w:tc>
        <w:tc>
          <w:tcPr>
            <w:tcW w:w="270" w:type="dxa"/>
          </w:tcPr>
          <w:p w14:paraId="3DA5E45D" w14:textId="77777777" w:rsidR="00E95E0D" w:rsidRPr="0093239C" w:rsidRDefault="00E95E0D">
            <w:pPr>
              <w:tabs>
                <w:tab w:val="decimal" w:pos="871"/>
              </w:tabs>
              <w:spacing w:line="240" w:lineRule="atLeast"/>
              <w:ind w:right="-137"/>
              <w:rPr>
                <w:rFonts w:cs="Times New Roman"/>
                <w:b/>
                <w:bCs/>
                <w:sz w:val="20"/>
                <w:szCs w:val="18"/>
                <w:lang w:bidi="th-TH"/>
              </w:rPr>
            </w:pPr>
          </w:p>
        </w:tc>
        <w:tc>
          <w:tcPr>
            <w:tcW w:w="1080" w:type="dxa"/>
            <w:tcBorders>
              <w:top w:val="single" w:sz="4" w:space="0" w:color="auto"/>
              <w:bottom w:val="double" w:sz="4" w:space="0" w:color="auto"/>
            </w:tcBorders>
            <w:vAlign w:val="bottom"/>
          </w:tcPr>
          <w:p w14:paraId="20369D7A" w14:textId="15B3A609" w:rsidR="00E95E0D" w:rsidRPr="00AA6956" w:rsidRDefault="002F6399">
            <w:pPr>
              <w:tabs>
                <w:tab w:val="decimal" w:pos="874"/>
              </w:tabs>
              <w:spacing w:line="240" w:lineRule="atLeast"/>
              <w:ind w:right="-137"/>
              <w:rPr>
                <w:rFonts w:cstheme="minorBidi"/>
                <w:b/>
                <w:bCs/>
                <w:sz w:val="20"/>
                <w:szCs w:val="18"/>
                <w:lang w:bidi="th-TH"/>
              </w:rPr>
            </w:pPr>
            <w:r w:rsidRPr="002F6399">
              <w:rPr>
                <w:rFonts w:cstheme="minorBidi"/>
                <w:b/>
                <w:bCs/>
                <w:sz w:val="20"/>
                <w:szCs w:val="18"/>
                <w:lang w:bidi="th-TH"/>
              </w:rPr>
              <w:t>3,042,20</w:t>
            </w:r>
            <w:r w:rsidR="002673F0">
              <w:rPr>
                <w:rFonts w:cstheme="minorBidi"/>
                <w:b/>
                <w:bCs/>
                <w:sz w:val="20"/>
                <w:szCs w:val="18"/>
                <w:lang w:bidi="th-TH"/>
              </w:rPr>
              <w:t>8</w:t>
            </w:r>
          </w:p>
        </w:tc>
        <w:tc>
          <w:tcPr>
            <w:tcW w:w="270" w:type="dxa"/>
          </w:tcPr>
          <w:p w14:paraId="6A44150E" w14:textId="77777777" w:rsidR="00E95E0D" w:rsidRPr="0093239C" w:rsidRDefault="00E95E0D">
            <w:pPr>
              <w:tabs>
                <w:tab w:val="decimal" w:pos="871"/>
              </w:tabs>
              <w:spacing w:line="240" w:lineRule="atLeast"/>
              <w:ind w:right="-137"/>
              <w:rPr>
                <w:rFonts w:cs="Times New Roman"/>
                <w:b/>
                <w:bCs/>
                <w:sz w:val="20"/>
                <w:szCs w:val="18"/>
                <w:lang w:bidi="th-TH"/>
              </w:rPr>
            </w:pPr>
          </w:p>
        </w:tc>
        <w:tc>
          <w:tcPr>
            <w:tcW w:w="1196" w:type="dxa"/>
            <w:tcBorders>
              <w:top w:val="single" w:sz="4" w:space="0" w:color="auto"/>
              <w:bottom w:val="double" w:sz="4" w:space="0" w:color="auto"/>
            </w:tcBorders>
            <w:vAlign w:val="bottom"/>
          </w:tcPr>
          <w:p w14:paraId="50E89BB7" w14:textId="65DE6397" w:rsidR="00E95E0D" w:rsidRPr="00AA6956" w:rsidRDefault="002F6399">
            <w:pPr>
              <w:tabs>
                <w:tab w:val="decimal" w:pos="971"/>
              </w:tabs>
              <w:spacing w:line="240" w:lineRule="atLeast"/>
              <w:ind w:left="-196" w:right="-137"/>
              <w:rPr>
                <w:rFonts w:cstheme="minorBidi"/>
                <w:b/>
                <w:bCs/>
                <w:sz w:val="20"/>
                <w:szCs w:val="18"/>
                <w:lang w:bidi="th-TH"/>
              </w:rPr>
            </w:pPr>
            <w:r w:rsidRPr="002F6399">
              <w:rPr>
                <w:rFonts w:cstheme="minorBidi"/>
                <w:b/>
                <w:bCs/>
                <w:sz w:val="20"/>
                <w:szCs w:val="18"/>
                <w:lang w:bidi="th-TH"/>
              </w:rPr>
              <w:t>168,035,676</w:t>
            </w:r>
          </w:p>
        </w:tc>
      </w:tr>
      <w:tr w:rsidR="00E95E0D" w:rsidRPr="0012708E" w14:paraId="456C5997" w14:textId="77777777" w:rsidTr="00AA6956">
        <w:trPr>
          <w:cantSplit/>
        </w:trPr>
        <w:tc>
          <w:tcPr>
            <w:tcW w:w="3861" w:type="dxa"/>
          </w:tcPr>
          <w:p w14:paraId="5D14AF95" w14:textId="77777777" w:rsidR="00E95E0D" w:rsidRPr="0093239C" w:rsidRDefault="00E95E0D">
            <w:pPr>
              <w:spacing w:line="240" w:lineRule="atLeast"/>
              <w:ind w:left="168" w:right="-105" w:hanging="168"/>
              <w:rPr>
                <w:rFonts w:cstheme="minorBidi"/>
                <w:sz w:val="20"/>
                <w:szCs w:val="25"/>
                <w:lang w:bidi="th-TH"/>
              </w:rPr>
            </w:pPr>
          </w:p>
        </w:tc>
        <w:tc>
          <w:tcPr>
            <w:tcW w:w="1170" w:type="dxa"/>
            <w:tcBorders>
              <w:top w:val="double" w:sz="4" w:space="0" w:color="auto"/>
            </w:tcBorders>
          </w:tcPr>
          <w:p w14:paraId="7DA0DC50" w14:textId="77777777" w:rsidR="00E95E0D" w:rsidRPr="0012708E" w:rsidRDefault="00E95E0D">
            <w:pPr>
              <w:tabs>
                <w:tab w:val="decimal" w:pos="974"/>
              </w:tabs>
              <w:ind w:left="-119" w:right="-137"/>
              <w:rPr>
                <w:rFonts w:cs="Times New Roman"/>
                <w:sz w:val="20"/>
                <w:highlight w:val="cyan"/>
              </w:rPr>
            </w:pPr>
          </w:p>
        </w:tc>
        <w:tc>
          <w:tcPr>
            <w:tcW w:w="270" w:type="dxa"/>
          </w:tcPr>
          <w:p w14:paraId="1F30EC90" w14:textId="77777777" w:rsidR="00E95E0D" w:rsidRPr="0012708E" w:rsidRDefault="00E95E0D">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32F021C3" w14:textId="77777777" w:rsidR="00E95E0D" w:rsidRPr="0012708E" w:rsidRDefault="00E95E0D">
            <w:pPr>
              <w:tabs>
                <w:tab w:val="decimal" w:pos="884"/>
              </w:tabs>
              <w:ind w:left="-119" w:right="-137"/>
              <w:rPr>
                <w:rFonts w:cs="Times New Roman"/>
                <w:sz w:val="20"/>
                <w:highlight w:val="cyan"/>
              </w:rPr>
            </w:pPr>
          </w:p>
        </w:tc>
        <w:tc>
          <w:tcPr>
            <w:tcW w:w="270" w:type="dxa"/>
          </w:tcPr>
          <w:p w14:paraId="414BFA53" w14:textId="77777777" w:rsidR="00E95E0D" w:rsidRPr="0012708E" w:rsidRDefault="00E95E0D">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1ACF1CBE" w14:textId="77777777" w:rsidR="00E95E0D" w:rsidRPr="0012708E" w:rsidRDefault="00E95E0D">
            <w:pPr>
              <w:tabs>
                <w:tab w:val="decimal" w:pos="874"/>
              </w:tabs>
              <w:spacing w:line="240" w:lineRule="atLeast"/>
              <w:ind w:left="-119" w:right="-137"/>
              <w:rPr>
                <w:rFonts w:cs="Times New Roman"/>
                <w:sz w:val="20"/>
                <w:highlight w:val="cyan"/>
              </w:rPr>
            </w:pPr>
          </w:p>
        </w:tc>
        <w:tc>
          <w:tcPr>
            <w:tcW w:w="270" w:type="dxa"/>
          </w:tcPr>
          <w:p w14:paraId="168E6FA8" w14:textId="77777777" w:rsidR="00E95E0D" w:rsidRPr="0012708E" w:rsidRDefault="00E95E0D">
            <w:pPr>
              <w:tabs>
                <w:tab w:val="decimal" w:pos="871"/>
              </w:tabs>
              <w:spacing w:line="240" w:lineRule="atLeast"/>
              <w:ind w:left="-119" w:right="-137"/>
              <w:rPr>
                <w:rFonts w:cs="Times New Roman"/>
                <w:sz w:val="20"/>
                <w:highlight w:val="cyan"/>
              </w:rPr>
            </w:pPr>
          </w:p>
        </w:tc>
        <w:tc>
          <w:tcPr>
            <w:tcW w:w="1196" w:type="dxa"/>
            <w:tcBorders>
              <w:top w:val="double" w:sz="4" w:space="0" w:color="auto"/>
            </w:tcBorders>
          </w:tcPr>
          <w:p w14:paraId="715E3035" w14:textId="77777777" w:rsidR="00E95E0D" w:rsidRPr="0012708E" w:rsidRDefault="00E95E0D">
            <w:pPr>
              <w:tabs>
                <w:tab w:val="decimal" w:pos="971"/>
              </w:tabs>
              <w:spacing w:line="240" w:lineRule="atLeast"/>
              <w:ind w:left="-119" w:right="-137"/>
              <w:rPr>
                <w:rFonts w:eastAsia="AngsanaNew" w:cs="Times New Roman"/>
                <w:sz w:val="20"/>
                <w:highlight w:val="cyan"/>
                <w:lang w:eastAsia="en-GB"/>
              </w:rPr>
            </w:pPr>
          </w:p>
        </w:tc>
      </w:tr>
      <w:tr w:rsidR="00A97410" w:rsidRPr="0012708E" w14:paraId="196D4406" w14:textId="77777777" w:rsidTr="00AA6956">
        <w:trPr>
          <w:cantSplit/>
        </w:trPr>
        <w:tc>
          <w:tcPr>
            <w:tcW w:w="3861" w:type="dxa"/>
          </w:tcPr>
          <w:p w14:paraId="30CB2511" w14:textId="180F3533" w:rsidR="00A97410" w:rsidRPr="00AA6956" w:rsidRDefault="00A97410" w:rsidP="00AA6956">
            <w:pPr>
              <w:spacing w:line="240" w:lineRule="atLeast"/>
              <w:ind w:left="168" w:hanging="168"/>
              <w:rPr>
                <w:rFonts w:cs="Times New Roman"/>
                <w:b/>
                <w:bCs/>
                <w:i/>
                <w:iCs/>
                <w:sz w:val="20"/>
              </w:rPr>
            </w:pPr>
            <w:r w:rsidRPr="0012708E">
              <w:rPr>
                <w:rFonts w:cs="Times New Roman"/>
                <w:b/>
                <w:bCs/>
                <w:i/>
                <w:iCs/>
                <w:sz w:val="20"/>
              </w:rPr>
              <w:t>Undrawn loan commitments</w:t>
            </w:r>
            <w:r w:rsidR="007B5C61">
              <w:rPr>
                <w:rFonts w:cs="Times New Roman"/>
                <w:b/>
                <w:bCs/>
                <w:i/>
                <w:iCs/>
                <w:sz w:val="20"/>
              </w:rPr>
              <w:t xml:space="preserve"> </w:t>
            </w:r>
            <w:r>
              <w:rPr>
                <w:rFonts w:cs="Times New Roman"/>
                <w:b/>
                <w:bCs/>
                <w:i/>
                <w:iCs/>
                <w:sz w:val="20"/>
              </w:rPr>
              <w:t xml:space="preserve">and </w:t>
            </w:r>
            <w:r w:rsidR="0018314E">
              <w:rPr>
                <w:rFonts w:cs="Times New Roman"/>
                <w:b/>
                <w:bCs/>
                <w:i/>
                <w:iCs/>
                <w:sz w:val="20"/>
              </w:rPr>
              <w:br/>
            </w:r>
            <w:r w:rsidRPr="00527F13">
              <w:rPr>
                <w:rFonts w:cs="Times New Roman"/>
                <w:b/>
                <w:bCs/>
                <w:i/>
                <w:iCs/>
                <w:sz w:val="20"/>
              </w:rPr>
              <w:t>financial guarantee contracts</w:t>
            </w:r>
          </w:p>
        </w:tc>
        <w:tc>
          <w:tcPr>
            <w:tcW w:w="1170" w:type="dxa"/>
          </w:tcPr>
          <w:p w14:paraId="7C59D3CA" w14:textId="77777777" w:rsidR="00A97410" w:rsidRPr="0012708E" w:rsidRDefault="00A97410" w:rsidP="00A97410">
            <w:pPr>
              <w:tabs>
                <w:tab w:val="decimal" w:pos="974"/>
              </w:tabs>
              <w:ind w:left="-119" w:right="-137"/>
              <w:rPr>
                <w:rFonts w:cs="Times New Roman"/>
                <w:sz w:val="20"/>
                <w:highlight w:val="cyan"/>
              </w:rPr>
            </w:pPr>
          </w:p>
        </w:tc>
        <w:tc>
          <w:tcPr>
            <w:tcW w:w="270" w:type="dxa"/>
          </w:tcPr>
          <w:p w14:paraId="1D1EEBB0" w14:textId="77777777" w:rsidR="00A97410" w:rsidRPr="0012708E" w:rsidRDefault="00A97410" w:rsidP="00A97410">
            <w:pPr>
              <w:tabs>
                <w:tab w:val="decimal" w:pos="871"/>
              </w:tabs>
              <w:spacing w:line="240" w:lineRule="atLeast"/>
              <w:ind w:left="-119" w:right="-137"/>
              <w:rPr>
                <w:rFonts w:cs="Times New Roman"/>
                <w:sz w:val="20"/>
                <w:highlight w:val="cyan"/>
              </w:rPr>
            </w:pPr>
          </w:p>
        </w:tc>
        <w:tc>
          <w:tcPr>
            <w:tcW w:w="1080" w:type="dxa"/>
          </w:tcPr>
          <w:p w14:paraId="464489CA" w14:textId="77777777" w:rsidR="00A97410" w:rsidRPr="0012708E" w:rsidRDefault="00A97410" w:rsidP="00A97410">
            <w:pPr>
              <w:tabs>
                <w:tab w:val="decimal" w:pos="884"/>
              </w:tabs>
              <w:ind w:left="-119" w:right="-137"/>
              <w:rPr>
                <w:rFonts w:cs="Times New Roman"/>
                <w:sz w:val="20"/>
                <w:highlight w:val="cyan"/>
              </w:rPr>
            </w:pPr>
          </w:p>
        </w:tc>
        <w:tc>
          <w:tcPr>
            <w:tcW w:w="270" w:type="dxa"/>
          </w:tcPr>
          <w:p w14:paraId="4E66F5D4" w14:textId="77777777" w:rsidR="00A97410" w:rsidRPr="0012708E" w:rsidRDefault="00A97410" w:rsidP="00A97410">
            <w:pPr>
              <w:tabs>
                <w:tab w:val="decimal" w:pos="871"/>
              </w:tabs>
              <w:spacing w:line="240" w:lineRule="atLeast"/>
              <w:ind w:left="-119" w:right="-137"/>
              <w:rPr>
                <w:rFonts w:cs="Times New Roman"/>
                <w:sz w:val="20"/>
                <w:highlight w:val="cyan"/>
              </w:rPr>
            </w:pPr>
          </w:p>
        </w:tc>
        <w:tc>
          <w:tcPr>
            <w:tcW w:w="1080" w:type="dxa"/>
          </w:tcPr>
          <w:p w14:paraId="5EF1B1FC" w14:textId="77777777" w:rsidR="00A97410" w:rsidRPr="0012708E" w:rsidRDefault="00A97410" w:rsidP="00A97410">
            <w:pPr>
              <w:tabs>
                <w:tab w:val="decimal" w:pos="874"/>
              </w:tabs>
              <w:spacing w:line="240" w:lineRule="atLeast"/>
              <w:ind w:left="-119" w:right="-137"/>
              <w:rPr>
                <w:rFonts w:cs="Times New Roman"/>
                <w:sz w:val="20"/>
                <w:highlight w:val="cyan"/>
              </w:rPr>
            </w:pPr>
          </w:p>
        </w:tc>
        <w:tc>
          <w:tcPr>
            <w:tcW w:w="270" w:type="dxa"/>
          </w:tcPr>
          <w:p w14:paraId="794606EE" w14:textId="77777777" w:rsidR="00A97410" w:rsidRPr="0012708E" w:rsidRDefault="00A97410" w:rsidP="00A97410">
            <w:pPr>
              <w:tabs>
                <w:tab w:val="decimal" w:pos="871"/>
              </w:tabs>
              <w:spacing w:line="240" w:lineRule="atLeast"/>
              <w:ind w:left="-119" w:right="-137"/>
              <w:rPr>
                <w:rFonts w:cs="Times New Roman"/>
                <w:sz w:val="20"/>
                <w:highlight w:val="cyan"/>
              </w:rPr>
            </w:pPr>
          </w:p>
        </w:tc>
        <w:tc>
          <w:tcPr>
            <w:tcW w:w="1196" w:type="dxa"/>
          </w:tcPr>
          <w:p w14:paraId="0E84D85E" w14:textId="77777777" w:rsidR="00A97410" w:rsidRPr="0012708E" w:rsidRDefault="00A97410" w:rsidP="00A97410">
            <w:pPr>
              <w:tabs>
                <w:tab w:val="decimal" w:pos="971"/>
              </w:tabs>
              <w:spacing w:line="240" w:lineRule="atLeast"/>
              <w:ind w:left="-119" w:right="-137"/>
              <w:rPr>
                <w:rFonts w:eastAsia="AngsanaNew" w:cs="Times New Roman"/>
                <w:sz w:val="20"/>
                <w:highlight w:val="cyan"/>
                <w:lang w:eastAsia="en-GB"/>
              </w:rPr>
            </w:pPr>
          </w:p>
        </w:tc>
      </w:tr>
      <w:tr w:rsidR="00A97410" w:rsidRPr="0012708E" w14:paraId="531F7AA2" w14:textId="77777777" w:rsidTr="00AA6956">
        <w:trPr>
          <w:cantSplit/>
        </w:trPr>
        <w:tc>
          <w:tcPr>
            <w:tcW w:w="3861" w:type="dxa"/>
          </w:tcPr>
          <w:p w14:paraId="0B0E58E8" w14:textId="1F1BC36C" w:rsidR="00A97410" w:rsidRPr="0093239C" w:rsidRDefault="00A97410" w:rsidP="00A97410">
            <w:pPr>
              <w:spacing w:line="240" w:lineRule="atLeast"/>
              <w:ind w:left="168" w:right="-105" w:hanging="168"/>
              <w:rPr>
                <w:rFonts w:cstheme="minorBidi"/>
                <w:sz w:val="20"/>
                <w:szCs w:val="25"/>
                <w:lang w:bidi="th-TH"/>
              </w:rPr>
            </w:pPr>
            <w:r w:rsidRPr="0012708E">
              <w:rPr>
                <w:rFonts w:cs="Times New Roman"/>
                <w:sz w:val="20"/>
                <w:szCs w:val="18"/>
              </w:rPr>
              <w:t>Unconditional unused credit line</w:t>
            </w:r>
          </w:p>
        </w:tc>
        <w:tc>
          <w:tcPr>
            <w:tcW w:w="1170" w:type="dxa"/>
          </w:tcPr>
          <w:p w14:paraId="407585DC" w14:textId="2AB6FD3E" w:rsidR="00A97410" w:rsidRPr="00AA6956" w:rsidRDefault="003A6D6D" w:rsidP="00DB6E05">
            <w:pPr>
              <w:tabs>
                <w:tab w:val="decimal" w:pos="974"/>
              </w:tabs>
              <w:spacing w:line="240" w:lineRule="atLeast"/>
              <w:ind w:left="-119" w:right="-137"/>
              <w:rPr>
                <w:rFonts w:eastAsia="AngsanaNew" w:cs="Times New Roman"/>
                <w:sz w:val="20"/>
                <w:lang w:bidi="th-TH"/>
              </w:rPr>
            </w:pPr>
            <w:r w:rsidRPr="00AA6956">
              <w:rPr>
                <w:rFonts w:eastAsia="AngsanaNew" w:cs="Times New Roman"/>
                <w:sz w:val="20"/>
                <w:lang w:bidi="th-TH"/>
              </w:rPr>
              <w:t>350,719</w:t>
            </w:r>
          </w:p>
        </w:tc>
        <w:tc>
          <w:tcPr>
            <w:tcW w:w="270" w:type="dxa"/>
          </w:tcPr>
          <w:p w14:paraId="779D30FF" w14:textId="77777777" w:rsidR="00A97410" w:rsidRPr="00AA6956" w:rsidRDefault="00A97410" w:rsidP="00A97410">
            <w:pPr>
              <w:tabs>
                <w:tab w:val="decimal" w:pos="871"/>
              </w:tabs>
              <w:spacing w:line="240" w:lineRule="atLeast"/>
              <w:ind w:left="-119" w:right="-137"/>
              <w:rPr>
                <w:rFonts w:cs="Times New Roman"/>
                <w:sz w:val="20"/>
              </w:rPr>
            </w:pPr>
          </w:p>
        </w:tc>
        <w:tc>
          <w:tcPr>
            <w:tcW w:w="1080" w:type="dxa"/>
          </w:tcPr>
          <w:p w14:paraId="646D8BF0" w14:textId="5C92A4CC" w:rsidR="00A97410" w:rsidRPr="00AA6956" w:rsidRDefault="002F25E7" w:rsidP="00DB6E05">
            <w:pPr>
              <w:tabs>
                <w:tab w:val="decimal" w:pos="884"/>
              </w:tabs>
              <w:spacing w:line="240" w:lineRule="atLeast"/>
              <w:ind w:left="-119" w:right="-137"/>
              <w:rPr>
                <w:rFonts w:eastAsia="AngsanaNew" w:cstheme="minorBidi"/>
                <w:sz w:val="20"/>
                <w:szCs w:val="25"/>
                <w:lang w:bidi="th-TH"/>
              </w:rPr>
            </w:pPr>
            <w:r w:rsidRPr="00AA6956">
              <w:rPr>
                <w:rFonts w:eastAsia="AngsanaNew" w:cstheme="minorBidi"/>
                <w:sz w:val="20"/>
                <w:szCs w:val="25"/>
                <w:lang w:bidi="th-TH"/>
              </w:rPr>
              <w:t>7,227</w:t>
            </w:r>
          </w:p>
        </w:tc>
        <w:tc>
          <w:tcPr>
            <w:tcW w:w="270" w:type="dxa"/>
          </w:tcPr>
          <w:p w14:paraId="599E6634" w14:textId="77777777" w:rsidR="00A97410" w:rsidRPr="00AA6956" w:rsidRDefault="00A97410" w:rsidP="00A97410">
            <w:pPr>
              <w:tabs>
                <w:tab w:val="decimal" w:pos="871"/>
              </w:tabs>
              <w:spacing w:line="240" w:lineRule="atLeast"/>
              <w:ind w:left="-119" w:right="-137"/>
              <w:rPr>
                <w:rFonts w:cs="Times New Roman"/>
                <w:sz w:val="20"/>
              </w:rPr>
            </w:pPr>
          </w:p>
        </w:tc>
        <w:tc>
          <w:tcPr>
            <w:tcW w:w="1080" w:type="dxa"/>
          </w:tcPr>
          <w:p w14:paraId="2CC3C7F0" w14:textId="038CEC51" w:rsidR="00A97410" w:rsidRPr="00AA6956" w:rsidRDefault="008226D7" w:rsidP="00A97410">
            <w:pPr>
              <w:tabs>
                <w:tab w:val="decimal" w:pos="874"/>
              </w:tabs>
              <w:spacing w:line="240" w:lineRule="atLeast"/>
              <w:ind w:left="-119" w:right="-137"/>
              <w:rPr>
                <w:rFonts w:cs="Times New Roman"/>
                <w:sz w:val="20"/>
              </w:rPr>
            </w:pPr>
            <w:r w:rsidRPr="00AA6956">
              <w:rPr>
                <w:rFonts w:cs="Times New Roman"/>
                <w:sz w:val="20"/>
              </w:rPr>
              <w:t>1,838</w:t>
            </w:r>
          </w:p>
        </w:tc>
        <w:tc>
          <w:tcPr>
            <w:tcW w:w="270" w:type="dxa"/>
          </w:tcPr>
          <w:p w14:paraId="6DD9FD01" w14:textId="77777777" w:rsidR="00A97410" w:rsidRPr="00AA6956" w:rsidRDefault="00A97410" w:rsidP="00A97410">
            <w:pPr>
              <w:tabs>
                <w:tab w:val="decimal" w:pos="871"/>
              </w:tabs>
              <w:spacing w:line="240" w:lineRule="atLeast"/>
              <w:ind w:left="-119" w:right="-137"/>
              <w:rPr>
                <w:rFonts w:cs="Times New Roman"/>
                <w:sz w:val="20"/>
              </w:rPr>
            </w:pPr>
          </w:p>
        </w:tc>
        <w:tc>
          <w:tcPr>
            <w:tcW w:w="1196" w:type="dxa"/>
          </w:tcPr>
          <w:p w14:paraId="5ECBFFC1" w14:textId="5F700069" w:rsidR="00A97410" w:rsidRPr="00AA6956" w:rsidRDefault="00E0079A" w:rsidP="00A97410">
            <w:pPr>
              <w:tabs>
                <w:tab w:val="decimal" w:pos="971"/>
              </w:tabs>
              <w:spacing w:line="240" w:lineRule="atLeast"/>
              <w:ind w:left="-119" w:right="-137"/>
              <w:rPr>
                <w:rFonts w:eastAsia="AngsanaNew" w:cs="Times New Roman"/>
                <w:sz w:val="20"/>
                <w:lang w:eastAsia="en-GB"/>
              </w:rPr>
            </w:pPr>
            <w:r w:rsidRPr="00AA6956">
              <w:rPr>
                <w:rFonts w:eastAsia="AngsanaNew" w:cs="Times New Roman"/>
                <w:sz w:val="20"/>
                <w:lang w:eastAsia="en-GB"/>
              </w:rPr>
              <w:t>359,784</w:t>
            </w:r>
          </w:p>
        </w:tc>
      </w:tr>
      <w:tr w:rsidR="00A97410" w:rsidRPr="0012708E" w14:paraId="1FDD22E8" w14:textId="77777777" w:rsidTr="00A97410">
        <w:trPr>
          <w:cantSplit/>
        </w:trPr>
        <w:tc>
          <w:tcPr>
            <w:tcW w:w="3861" w:type="dxa"/>
          </w:tcPr>
          <w:p w14:paraId="5499C34C" w14:textId="0724D3B7" w:rsidR="00A97410" w:rsidRPr="0093239C" w:rsidRDefault="00A97410" w:rsidP="00A97410">
            <w:pPr>
              <w:spacing w:line="240" w:lineRule="atLeast"/>
              <w:ind w:left="168" w:right="-105" w:hanging="168"/>
              <w:rPr>
                <w:rFonts w:cstheme="minorBidi"/>
                <w:sz w:val="20"/>
                <w:szCs w:val="25"/>
                <w:lang w:bidi="th-TH"/>
              </w:rPr>
            </w:pPr>
            <w:r>
              <w:rPr>
                <w:rFonts w:cs="Times New Roman"/>
                <w:sz w:val="20"/>
                <w:szCs w:val="18"/>
              </w:rPr>
              <w:t>Financial guarantee contracts</w:t>
            </w:r>
          </w:p>
        </w:tc>
        <w:tc>
          <w:tcPr>
            <w:tcW w:w="1170" w:type="dxa"/>
          </w:tcPr>
          <w:p w14:paraId="29E61C8B" w14:textId="41746423" w:rsidR="00A97410" w:rsidRPr="00AA6956" w:rsidRDefault="002F25E7" w:rsidP="00AA6956">
            <w:pPr>
              <w:tabs>
                <w:tab w:val="decimal" w:pos="974"/>
              </w:tabs>
              <w:spacing w:line="240" w:lineRule="atLeast"/>
              <w:ind w:left="-119" w:right="-137"/>
              <w:rPr>
                <w:rFonts w:eastAsia="AngsanaNew" w:cs="Times New Roman"/>
                <w:sz w:val="20"/>
                <w:lang w:bidi="th-TH"/>
              </w:rPr>
            </w:pPr>
            <w:r w:rsidRPr="00AA6956">
              <w:rPr>
                <w:rFonts w:eastAsia="AngsanaNew" w:cs="Times New Roman"/>
                <w:sz w:val="20"/>
                <w:lang w:bidi="th-TH"/>
              </w:rPr>
              <w:t>-</w:t>
            </w:r>
          </w:p>
        </w:tc>
        <w:tc>
          <w:tcPr>
            <w:tcW w:w="270" w:type="dxa"/>
          </w:tcPr>
          <w:p w14:paraId="7BE1C37B" w14:textId="77777777" w:rsidR="00A97410" w:rsidRPr="00AA6956" w:rsidRDefault="00A97410" w:rsidP="00A97410">
            <w:pPr>
              <w:tabs>
                <w:tab w:val="decimal" w:pos="871"/>
              </w:tabs>
              <w:spacing w:line="240" w:lineRule="atLeast"/>
              <w:ind w:left="-119" w:right="-137"/>
              <w:rPr>
                <w:rFonts w:cs="Times New Roman"/>
                <w:sz w:val="20"/>
              </w:rPr>
            </w:pPr>
          </w:p>
        </w:tc>
        <w:tc>
          <w:tcPr>
            <w:tcW w:w="1080" w:type="dxa"/>
          </w:tcPr>
          <w:p w14:paraId="1F152E5C" w14:textId="00C91023" w:rsidR="00A97410" w:rsidRPr="00AA6956" w:rsidRDefault="002F25E7" w:rsidP="00AA6956">
            <w:pPr>
              <w:tabs>
                <w:tab w:val="decimal" w:pos="884"/>
              </w:tabs>
              <w:spacing w:line="240" w:lineRule="atLeast"/>
              <w:ind w:left="-119" w:right="-137"/>
              <w:rPr>
                <w:rFonts w:eastAsia="AngsanaNew" w:cstheme="minorBidi"/>
                <w:sz w:val="20"/>
                <w:szCs w:val="25"/>
                <w:lang w:bidi="th-TH"/>
              </w:rPr>
            </w:pPr>
            <w:r w:rsidRPr="00AA6956">
              <w:rPr>
                <w:rFonts w:eastAsia="AngsanaNew" w:cstheme="minorBidi"/>
                <w:sz w:val="20"/>
                <w:szCs w:val="25"/>
                <w:lang w:bidi="th-TH"/>
              </w:rPr>
              <w:t>-</w:t>
            </w:r>
          </w:p>
        </w:tc>
        <w:tc>
          <w:tcPr>
            <w:tcW w:w="270" w:type="dxa"/>
          </w:tcPr>
          <w:p w14:paraId="0AA04FD3" w14:textId="77777777" w:rsidR="00A97410" w:rsidRPr="00AA6956" w:rsidRDefault="00A97410" w:rsidP="00A97410">
            <w:pPr>
              <w:tabs>
                <w:tab w:val="decimal" w:pos="871"/>
              </w:tabs>
              <w:spacing w:line="240" w:lineRule="atLeast"/>
              <w:ind w:left="-119" w:right="-137"/>
              <w:rPr>
                <w:rFonts w:cs="Times New Roman"/>
                <w:sz w:val="20"/>
              </w:rPr>
            </w:pPr>
          </w:p>
        </w:tc>
        <w:tc>
          <w:tcPr>
            <w:tcW w:w="1080" w:type="dxa"/>
          </w:tcPr>
          <w:p w14:paraId="4323014F" w14:textId="19974116" w:rsidR="00A97410" w:rsidRPr="00AA6956" w:rsidRDefault="008226D7" w:rsidP="00A97410">
            <w:pPr>
              <w:tabs>
                <w:tab w:val="decimal" w:pos="874"/>
              </w:tabs>
              <w:spacing w:line="240" w:lineRule="atLeast"/>
              <w:ind w:left="-119" w:right="-137"/>
              <w:rPr>
                <w:rFonts w:cs="Times New Roman"/>
                <w:sz w:val="20"/>
              </w:rPr>
            </w:pPr>
            <w:r w:rsidRPr="00AA6956">
              <w:rPr>
                <w:rFonts w:cs="Times New Roman"/>
                <w:sz w:val="20"/>
              </w:rPr>
              <w:t>37,778</w:t>
            </w:r>
          </w:p>
        </w:tc>
        <w:tc>
          <w:tcPr>
            <w:tcW w:w="270" w:type="dxa"/>
          </w:tcPr>
          <w:p w14:paraId="30F5FB42" w14:textId="77777777" w:rsidR="00A97410" w:rsidRPr="00AA6956" w:rsidRDefault="00A97410" w:rsidP="00A97410">
            <w:pPr>
              <w:tabs>
                <w:tab w:val="decimal" w:pos="871"/>
              </w:tabs>
              <w:spacing w:line="240" w:lineRule="atLeast"/>
              <w:ind w:left="-119" w:right="-137"/>
              <w:rPr>
                <w:rFonts w:cs="Times New Roman"/>
                <w:sz w:val="20"/>
              </w:rPr>
            </w:pPr>
          </w:p>
        </w:tc>
        <w:tc>
          <w:tcPr>
            <w:tcW w:w="1196" w:type="dxa"/>
          </w:tcPr>
          <w:p w14:paraId="67B4D85C" w14:textId="6A0A914B" w:rsidR="00A97410" w:rsidRPr="00AA6956" w:rsidRDefault="00E0079A" w:rsidP="00A97410">
            <w:pPr>
              <w:tabs>
                <w:tab w:val="decimal" w:pos="971"/>
              </w:tabs>
              <w:spacing w:line="240" w:lineRule="atLeast"/>
              <w:ind w:left="-119" w:right="-137"/>
              <w:rPr>
                <w:rFonts w:eastAsia="AngsanaNew" w:cs="Times New Roman"/>
                <w:sz w:val="20"/>
                <w:lang w:eastAsia="en-GB"/>
              </w:rPr>
            </w:pPr>
            <w:r w:rsidRPr="00AA6956">
              <w:rPr>
                <w:rFonts w:eastAsia="AngsanaNew" w:cs="Times New Roman"/>
                <w:sz w:val="20"/>
                <w:lang w:eastAsia="en-GB"/>
              </w:rPr>
              <w:t>37,778</w:t>
            </w:r>
          </w:p>
        </w:tc>
      </w:tr>
      <w:tr w:rsidR="00A97410" w:rsidRPr="0012708E" w14:paraId="0FE40F12" w14:textId="77777777" w:rsidTr="00AA6956">
        <w:trPr>
          <w:cantSplit/>
        </w:trPr>
        <w:tc>
          <w:tcPr>
            <w:tcW w:w="3861" w:type="dxa"/>
          </w:tcPr>
          <w:p w14:paraId="5A011E46" w14:textId="2ADABFEA" w:rsidR="00A97410" w:rsidRPr="0093239C" w:rsidRDefault="00A97410" w:rsidP="00A97410">
            <w:pPr>
              <w:spacing w:line="240" w:lineRule="atLeast"/>
              <w:ind w:left="168" w:right="-105" w:hanging="168"/>
              <w:rPr>
                <w:rFonts w:cstheme="minorBidi"/>
                <w:sz w:val="20"/>
                <w:szCs w:val="25"/>
                <w:lang w:bidi="th-TH"/>
              </w:rPr>
            </w:pPr>
            <w:r w:rsidRPr="0012708E">
              <w:rPr>
                <w:rFonts w:cs="Times New Roman"/>
                <w:sz w:val="20"/>
                <w:szCs w:val="18"/>
              </w:rPr>
              <w:t>Allowance for expected credit loss</w:t>
            </w:r>
          </w:p>
        </w:tc>
        <w:tc>
          <w:tcPr>
            <w:tcW w:w="1170" w:type="dxa"/>
          </w:tcPr>
          <w:p w14:paraId="77F33F37" w14:textId="382A81CE" w:rsidR="00A97410" w:rsidRPr="00AA6956" w:rsidRDefault="002F25E7" w:rsidP="00DB6E05">
            <w:pPr>
              <w:tabs>
                <w:tab w:val="decimal" w:pos="974"/>
              </w:tabs>
              <w:spacing w:line="240" w:lineRule="atLeast"/>
              <w:ind w:left="-119" w:right="-137"/>
              <w:rPr>
                <w:rFonts w:eastAsia="AngsanaNew" w:cs="Times New Roman"/>
                <w:sz w:val="20"/>
                <w:lang w:bidi="th-TH"/>
              </w:rPr>
            </w:pPr>
            <w:r w:rsidRPr="00AA6956">
              <w:rPr>
                <w:rFonts w:eastAsia="AngsanaNew" w:cs="Times New Roman"/>
                <w:sz w:val="20"/>
                <w:lang w:bidi="th-TH"/>
              </w:rPr>
              <w:t>(481)</w:t>
            </w:r>
          </w:p>
        </w:tc>
        <w:tc>
          <w:tcPr>
            <w:tcW w:w="270" w:type="dxa"/>
          </w:tcPr>
          <w:p w14:paraId="49CD0E60" w14:textId="77777777" w:rsidR="00A97410" w:rsidRPr="00AA6956" w:rsidRDefault="00A97410" w:rsidP="00A97410">
            <w:pPr>
              <w:tabs>
                <w:tab w:val="decimal" w:pos="871"/>
              </w:tabs>
              <w:spacing w:line="240" w:lineRule="atLeast"/>
              <w:ind w:left="-119" w:right="-137"/>
              <w:rPr>
                <w:rFonts w:cs="Times New Roman"/>
                <w:sz w:val="20"/>
              </w:rPr>
            </w:pPr>
          </w:p>
        </w:tc>
        <w:tc>
          <w:tcPr>
            <w:tcW w:w="1080" w:type="dxa"/>
          </w:tcPr>
          <w:p w14:paraId="5AAD5A35" w14:textId="2146A80F" w:rsidR="00A97410" w:rsidRPr="00AA6956" w:rsidRDefault="002F25E7" w:rsidP="00DB6E05">
            <w:pPr>
              <w:tabs>
                <w:tab w:val="decimal" w:pos="884"/>
              </w:tabs>
              <w:spacing w:line="240" w:lineRule="atLeast"/>
              <w:ind w:left="-119" w:right="-137"/>
              <w:rPr>
                <w:rFonts w:eastAsia="AngsanaNew" w:cstheme="minorBidi"/>
                <w:sz w:val="20"/>
                <w:szCs w:val="25"/>
                <w:lang w:bidi="th-TH"/>
              </w:rPr>
            </w:pPr>
            <w:r w:rsidRPr="00AA6956">
              <w:rPr>
                <w:rFonts w:eastAsia="AngsanaNew" w:cstheme="minorBidi"/>
                <w:sz w:val="20"/>
                <w:szCs w:val="25"/>
                <w:lang w:bidi="th-TH"/>
              </w:rPr>
              <w:t>(1,194)</w:t>
            </w:r>
          </w:p>
        </w:tc>
        <w:tc>
          <w:tcPr>
            <w:tcW w:w="270" w:type="dxa"/>
          </w:tcPr>
          <w:p w14:paraId="476A7B38" w14:textId="77777777" w:rsidR="00A97410" w:rsidRPr="00AA6956" w:rsidRDefault="00A97410" w:rsidP="00A97410">
            <w:pPr>
              <w:tabs>
                <w:tab w:val="decimal" w:pos="871"/>
              </w:tabs>
              <w:spacing w:line="240" w:lineRule="atLeast"/>
              <w:ind w:left="-119" w:right="-137"/>
              <w:rPr>
                <w:rFonts w:cs="Times New Roman"/>
                <w:sz w:val="20"/>
              </w:rPr>
            </w:pPr>
          </w:p>
        </w:tc>
        <w:tc>
          <w:tcPr>
            <w:tcW w:w="1080" w:type="dxa"/>
          </w:tcPr>
          <w:p w14:paraId="5B05F69F" w14:textId="6FC352D5" w:rsidR="00A97410" w:rsidRPr="00AA6956" w:rsidRDefault="008226D7" w:rsidP="00A97410">
            <w:pPr>
              <w:tabs>
                <w:tab w:val="decimal" w:pos="874"/>
              </w:tabs>
              <w:spacing w:line="240" w:lineRule="atLeast"/>
              <w:ind w:left="-119" w:right="-137"/>
              <w:rPr>
                <w:rFonts w:cs="Times New Roman"/>
                <w:sz w:val="20"/>
              </w:rPr>
            </w:pPr>
            <w:r w:rsidRPr="00AA6956">
              <w:rPr>
                <w:rFonts w:cs="Times New Roman"/>
                <w:sz w:val="20"/>
              </w:rPr>
              <w:t>(15,604)</w:t>
            </w:r>
          </w:p>
        </w:tc>
        <w:tc>
          <w:tcPr>
            <w:tcW w:w="270" w:type="dxa"/>
          </w:tcPr>
          <w:p w14:paraId="0ED32574" w14:textId="77777777" w:rsidR="00A97410" w:rsidRPr="00AA6956" w:rsidRDefault="00A97410" w:rsidP="00A97410">
            <w:pPr>
              <w:tabs>
                <w:tab w:val="decimal" w:pos="871"/>
              </w:tabs>
              <w:spacing w:line="240" w:lineRule="atLeast"/>
              <w:ind w:left="-119" w:right="-137"/>
              <w:rPr>
                <w:rFonts w:cs="Times New Roman"/>
                <w:sz w:val="20"/>
              </w:rPr>
            </w:pPr>
          </w:p>
        </w:tc>
        <w:tc>
          <w:tcPr>
            <w:tcW w:w="1196" w:type="dxa"/>
          </w:tcPr>
          <w:p w14:paraId="55509800" w14:textId="6B20D858" w:rsidR="00A97410" w:rsidRPr="00AA6956" w:rsidRDefault="00E0079A" w:rsidP="00A97410">
            <w:pPr>
              <w:tabs>
                <w:tab w:val="decimal" w:pos="971"/>
              </w:tabs>
              <w:spacing w:line="240" w:lineRule="atLeast"/>
              <w:ind w:left="-119" w:right="-137"/>
              <w:rPr>
                <w:rFonts w:eastAsia="AngsanaNew" w:cs="Times New Roman"/>
                <w:sz w:val="20"/>
                <w:lang w:eastAsia="en-GB"/>
              </w:rPr>
            </w:pPr>
            <w:r w:rsidRPr="00AA6956">
              <w:rPr>
                <w:rFonts w:eastAsia="AngsanaNew" w:cs="Times New Roman"/>
                <w:sz w:val="20"/>
                <w:lang w:eastAsia="en-GB"/>
              </w:rPr>
              <w:t>(17,</w:t>
            </w:r>
            <w:r w:rsidR="009D0EE9" w:rsidRPr="00AA6956">
              <w:rPr>
                <w:rFonts w:eastAsia="AngsanaNew" w:cs="Times New Roman"/>
                <w:sz w:val="20"/>
                <w:lang w:eastAsia="en-GB"/>
              </w:rPr>
              <w:t>279)</w:t>
            </w:r>
          </w:p>
        </w:tc>
      </w:tr>
    </w:tbl>
    <w:p w14:paraId="7EBFF187" w14:textId="77777777" w:rsidR="00A97410" w:rsidRDefault="00A97410" w:rsidP="00A97410">
      <w:pPr>
        <w:ind w:firstLine="562"/>
        <w:rPr>
          <w:vertAlign w:val="superscript"/>
        </w:rPr>
      </w:pPr>
    </w:p>
    <w:p w14:paraId="0A489531" w14:textId="3CAE1DF4" w:rsidR="00A97410" w:rsidRPr="006D2020" w:rsidRDefault="00A97410" w:rsidP="00AA6956">
      <w:pPr>
        <w:ind w:left="900" w:hanging="360"/>
        <w:rPr>
          <w:rFonts w:cs="Times New Roman"/>
          <w:spacing w:val="-2"/>
          <w:sz w:val="18"/>
          <w:szCs w:val="18"/>
          <w:vertAlign w:val="superscript"/>
        </w:rPr>
      </w:pPr>
      <w:r w:rsidRPr="00AA6956">
        <w:rPr>
          <w:rFonts w:cs="Times New Roman"/>
          <w:spacing w:val="-2"/>
          <w:sz w:val="18"/>
          <w:szCs w:val="18"/>
          <w:vertAlign w:val="superscript"/>
        </w:rPr>
        <w:t>(1)</w:t>
      </w:r>
      <w:r w:rsidRPr="00AA6956">
        <w:rPr>
          <w:rFonts w:cs="Times New Roman"/>
          <w:spacing w:val="-2"/>
          <w:sz w:val="18"/>
          <w:szCs w:val="18"/>
          <w:vertAlign w:val="superscript"/>
        </w:rPr>
        <w:tab/>
      </w:r>
      <w:r w:rsidRPr="00AA6956">
        <w:rPr>
          <w:rFonts w:cs="Times New Roman"/>
          <w:sz w:val="18"/>
          <w:szCs w:val="18"/>
        </w:rPr>
        <w:t xml:space="preserve">Investment </w:t>
      </w:r>
      <w:r w:rsidRPr="006D2020">
        <w:rPr>
          <w:rFonts w:cs="Times New Roman"/>
          <w:sz w:val="18"/>
          <w:szCs w:val="18"/>
        </w:rPr>
        <w:t>grade</w:t>
      </w:r>
      <w:r w:rsidRPr="006D2020">
        <w:rPr>
          <w:rFonts w:cs="Times New Roman"/>
          <w:spacing w:val="-2"/>
          <w:sz w:val="18"/>
          <w:szCs w:val="18"/>
          <w:vertAlign w:val="superscript"/>
        </w:rPr>
        <w:t xml:space="preserve"> </w:t>
      </w:r>
    </w:p>
    <w:p w14:paraId="039D63AA" w14:textId="73174506" w:rsidR="00206B6D" w:rsidRPr="00AA6956" w:rsidRDefault="00A97410" w:rsidP="00206B6D">
      <w:pPr>
        <w:ind w:left="900" w:hanging="360"/>
        <w:jc w:val="both"/>
        <w:rPr>
          <w:rFonts w:cs="Times New Roman"/>
          <w:sz w:val="18"/>
          <w:szCs w:val="18"/>
        </w:rPr>
      </w:pPr>
      <w:r w:rsidRPr="006D2020">
        <w:rPr>
          <w:rFonts w:cs="Times New Roman"/>
          <w:spacing w:val="-2"/>
          <w:sz w:val="18"/>
          <w:szCs w:val="18"/>
          <w:vertAlign w:val="superscript"/>
        </w:rPr>
        <w:t>(2)</w:t>
      </w:r>
      <w:r w:rsidRPr="006D2020">
        <w:rPr>
          <w:rFonts w:cs="Times New Roman"/>
          <w:spacing w:val="-2"/>
          <w:sz w:val="18"/>
          <w:szCs w:val="18"/>
          <w:vertAlign w:val="superscript"/>
        </w:rPr>
        <w:tab/>
      </w:r>
      <w:r w:rsidR="00501C34">
        <w:rPr>
          <w:rFonts w:cs="Times New Roman"/>
          <w:sz w:val="18"/>
          <w:szCs w:val="18"/>
        </w:rPr>
        <w:t>Include f</w:t>
      </w:r>
      <w:r w:rsidRPr="006D2020">
        <w:rPr>
          <w:rFonts w:cs="Times New Roman"/>
          <w:sz w:val="18"/>
          <w:szCs w:val="18"/>
        </w:rPr>
        <w:t>inancial assets that are not more than 1 month past due</w:t>
      </w:r>
      <w:r w:rsidR="00F97E09">
        <w:rPr>
          <w:rFonts w:cs="Times New Roman"/>
          <w:sz w:val="18"/>
          <w:szCs w:val="18"/>
        </w:rPr>
        <w:t xml:space="preserve"> </w:t>
      </w:r>
      <w:r w:rsidR="00501C34">
        <w:rPr>
          <w:rFonts w:cs="Times New Roman"/>
          <w:sz w:val="18"/>
          <w:szCs w:val="18"/>
        </w:rPr>
        <w:t>and</w:t>
      </w:r>
      <w:r w:rsidR="00F97E09">
        <w:rPr>
          <w:rFonts w:cs="Times New Roman"/>
          <w:sz w:val="18"/>
          <w:szCs w:val="18"/>
        </w:rPr>
        <w:t xml:space="preserve"> </w:t>
      </w:r>
      <w:r w:rsidR="00206B6D">
        <w:rPr>
          <w:rFonts w:cs="Times New Roman"/>
          <w:sz w:val="18"/>
          <w:szCs w:val="18"/>
        </w:rPr>
        <w:t>are</w:t>
      </w:r>
      <w:r w:rsidR="00206B6D" w:rsidRPr="00206B6D">
        <w:rPr>
          <w:rFonts w:cs="Times New Roman"/>
          <w:sz w:val="18"/>
          <w:szCs w:val="18"/>
        </w:rPr>
        <w:t xml:space="preserve"> </w:t>
      </w:r>
      <w:r w:rsidR="00206B6D">
        <w:rPr>
          <w:rFonts w:cs="Times New Roman"/>
          <w:sz w:val="18"/>
          <w:szCs w:val="18"/>
        </w:rPr>
        <w:t>currently in the process of being repaid to meet the conditions of the “You Fight We Help” program.</w:t>
      </w:r>
    </w:p>
    <w:p w14:paraId="3211BF3B" w14:textId="688578E3" w:rsidR="00206B6D" w:rsidRPr="00AA6956" w:rsidRDefault="00A97410" w:rsidP="00206B6D">
      <w:pPr>
        <w:ind w:left="900" w:hanging="360"/>
        <w:jc w:val="both"/>
        <w:rPr>
          <w:rFonts w:cs="Times New Roman"/>
          <w:sz w:val="18"/>
          <w:szCs w:val="18"/>
        </w:rPr>
      </w:pPr>
      <w:r w:rsidRPr="006D2020">
        <w:rPr>
          <w:rFonts w:cs="Times New Roman"/>
          <w:spacing w:val="-2"/>
          <w:sz w:val="18"/>
          <w:szCs w:val="18"/>
          <w:vertAlign w:val="superscript"/>
        </w:rPr>
        <w:t>(3)</w:t>
      </w:r>
      <w:r w:rsidRPr="006D2020">
        <w:rPr>
          <w:rFonts w:cs="Times New Roman"/>
          <w:spacing w:val="-2"/>
          <w:sz w:val="18"/>
          <w:szCs w:val="18"/>
          <w:vertAlign w:val="superscript"/>
        </w:rPr>
        <w:tab/>
      </w:r>
      <w:r w:rsidR="00501C34">
        <w:rPr>
          <w:rFonts w:cs="Times New Roman"/>
          <w:sz w:val="18"/>
          <w:szCs w:val="18"/>
        </w:rPr>
        <w:t>Include f</w:t>
      </w:r>
      <w:r w:rsidRPr="006D2020">
        <w:rPr>
          <w:rFonts w:cs="Times New Roman"/>
          <w:sz w:val="18"/>
          <w:szCs w:val="18"/>
        </w:rPr>
        <w:t>inancial assets that are not more than 3 months past due</w:t>
      </w:r>
      <w:r w:rsidR="00206B6D" w:rsidRPr="00206B6D">
        <w:rPr>
          <w:rFonts w:cs="Times New Roman"/>
          <w:sz w:val="18"/>
          <w:szCs w:val="18"/>
        </w:rPr>
        <w:t xml:space="preserve"> </w:t>
      </w:r>
      <w:r w:rsidR="00501C34">
        <w:rPr>
          <w:rFonts w:cs="Times New Roman"/>
          <w:sz w:val="18"/>
          <w:szCs w:val="18"/>
        </w:rPr>
        <w:t>and</w:t>
      </w:r>
      <w:r w:rsidR="00206B6D">
        <w:rPr>
          <w:rFonts w:cs="Times New Roman"/>
          <w:sz w:val="18"/>
          <w:szCs w:val="18"/>
        </w:rPr>
        <w:t xml:space="preserve"> are</w:t>
      </w:r>
      <w:r w:rsidR="00206B6D" w:rsidRPr="00206B6D">
        <w:rPr>
          <w:rFonts w:cs="Times New Roman"/>
          <w:sz w:val="18"/>
          <w:szCs w:val="18"/>
        </w:rPr>
        <w:t xml:space="preserve"> </w:t>
      </w:r>
      <w:r w:rsidR="00206B6D">
        <w:rPr>
          <w:rFonts w:cs="Times New Roman"/>
          <w:sz w:val="18"/>
          <w:szCs w:val="18"/>
        </w:rPr>
        <w:t>currently in the process of being repaid to meet the conditions of the “You Fight We Help” program.</w:t>
      </w:r>
    </w:p>
    <w:p w14:paraId="0B6239C8" w14:textId="77777777" w:rsidR="00D265EB" w:rsidRPr="00AA6956" w:rsidRDefault="00D265EB" w:rsidP="00AA6956">
      <w:pPr>
        <w:ind w:left="900" w:hanging="360"/>
        <w:rPr>
          <w:rFonts w:cs="Times New Roman"/>
          <w:sz w:val="18"/>
          <w:szCs w:val="18"/>
        </w:rPr>
      </w:pPr>
    </w:p>
    <w:p w14:paraId="4B1AD47D" w14:textId="6F442290" w:rsidR="00C31A7B" w:rsidRDefault="00C31A7B" w:rsidP="00AA6956"/>
    <w:p w14:paraId="45C987EF" w14:textId="77777777" w:rsidR="003A6D6D" w:rsidRDefault="003A6D6D">
      <w:r>
        <w:br w:type="page"/>
      </w:r>
    </w:p>
    <w:tbl>
      <w:tblPr>
        <w:tblW w:w="9197" w:type="dxa"/>
        <w:tblInd w:w="459" w:type="dxa"/>
        <w:tblLayout w:type="fixed"/>
        <w:tblLook w:val="04A0" w:firstRow="1" w:lastRow="0" w:firstColumn="1" w:lastColumn="0" w:noHBand="0" w:noVBand="1"/>
      </w:tblPr>
      <w:tblGrid>
        <w:gridCol w:w="3861"/>
        <w:gridCol w:w="1170"/>
        <w:gridCol w:w="270"/>
        <w:gridCol w:w="1080"/>
        <w:gridCol w:w="270"/>
        <w:gridCol w:w="1080"/>
        <w:gridCol w:w="270"/>
        <w:gridCol w:w="1196"/>
      </w:tblGrid>
      <w:tr w:rsidR="00FA3A88" w:rsidRPr="00CD43D0" w14:paraId="7E41C29A" w14:textId="77777777" w:rsidTr="0093239C">
        <w:trPr>
          <w:tblHeader/>
        </w:trPr>
        <w:tc>
          <w:tcPr>
            <w:tcW w:w="3861" w:type="dxa"/>
            <w:vAlign w:val="center"/>
          </w:tcPr>
          <w:p w14:paraId="266C3D46" w14:textId="2C0137E1" w:rsidR="00FA3A88" w:rsidRPr="00FD5FF3" w:rsidDel="00FE4E42" w:rsidRDefault="00FA3A88" w:rsidP="003023D6">
            <w:pPr>
              <w:spacing w:line="240" w:lineRule="atLeast"/>
              <w:ind w:right="-105"/>
              <w:jc w:val="center"/>
              <w:rPr>
                <w:rFonts w:cs="Times New Roman"/>
                <w:sz w:val="20"/>
                <w:rtl/>
                <w:cs/>
              </w:rPr>
            </w:pPr>
          </w:p>
        </w:tc>
        <w:tc>
          <w:tcPr>
            <w:tcW w:w="5336" w:type="dxa"/>
            <w:gridSpan w:val="7"/>
            <w:vAlign w:val="center"/>
          </w:tcPr>
          <w:p w14:paraId="21777149" w14:textId="77777777" w:rsidR="00FA3A88" w:rsidRPr="00FD5FF3" w:rsidRDefault="00FA3A88" w:rsidP="003023D6">
            <w:pPr>
              <w:spacing w:line="240" w:lineRule="atLeast"/>
              <w:jc w:val="center"/>
              <w:rPr>
                <w:rFonts w:cs="Times New Roman"/>
                <w:sz w:val="20"/>
              </w:rPr>
            </w:pPr>
            <w:r w:rsidRPr="00EB51C1">
              <w:rPr>
                <w:rFonts w:cs="Times New Roman"/>
                <w:b/>
                <w:bCs/>
                <w:color w:val="000000"/>
                <w:sz w:val="20"/>
              </w:rPr>
              <w:t>Consolidated and the Bank</w:t>
            </w:r>
          </w:p>
        </w:tc>
      </w:tr>
      <w:tr w:rsidR="00FA3A88" w:rsidRPr="00CD43D0" w14:paraId="7CFA6819" w14:textId="77777777" w:rsidTr="0093239C">
        <w:trPr>
          <w:tblHeader/>
        </w:trPr>
        <w:tc>
          <w:tcPr>
            <w:tcW w:w="3861" w:type="dxa"/>
            <w:vAlign w:val="center"/>
          </w:tcPr>
          <w:p w14:paraId="3BD379EB" w14:textId="77777777" w:rsidR="00FA3A88" w:rsidRPr="00FD5FF3" w:rsidDel="00FE4E42" w:rsidRDefault="00FA3A88" w:rsidP="003023D6">
            <w:pPr>
              <w:spacing w:line="240" w:lineRule="atLeast"/>
              <w:ind w:right="-105"/>
              <w:jc w:val="center"/>
              <w:rPr>
                <w:rFonts w:cs="Times New Roman"/>
                <w:sz w:val="20"/>
                <w:rtl/>
                <w:cs/>
              </w:rPr>
            </w:pPr>
          </w:p>
        </w:tc>
        <w:tc>
          <w:tcPr>
            <w:tcW w:w="5336" w:type="dxa"/>
            <w:gridSpan w:val="7"/>
            <w:vAlign w:val="bottom"/>
          </w:tcPr>
          <w:p w14:paraId="3AF8FC78" w14:textId="105B6AC6" w:rsidR="00FA3A88" w:rsidRPr="00FD5FF3" w:rsidRDefault="00E95E0D" w:rsidP="003023D6">
            <w:pPr>
              <w:spacing w:line="240" w:lineRule="atLeast"/>
              <w:ind w:left="-120" w:right="-108"/>
              <w:jc w:val="center"/>
              <w:rPr>
                <w:rFonts w:cs="Times New Roman"/>
                <w:sz w:val="20"/>
              </w:rPr>
            </w:pPr>
            <w:r>
              <w:rPr>
                <w:rFonts w:cs="Times New Roman"/>
                <w:sz w:val="20"/>
              </w:rPr>
              <w:t>31 December 2024</w:t>
            </w:r>
          </w:p>
        </w:tc>
      </w:tr>
      <w:tr w:rsidR="00EA61A6" w:rsidRPr="00CD43D0" w14:paraId="1AB8931D" w14:textId="77777777" w:rsidTr="0093239C">
        <w:trPr>
          <w:cantSplit/>
          <w:tblHeader/>
        </w:trPr>
        <w:tc>
          <w:tcPr>
            <w:tcW w:w="3861" w:type="dxa"/>
            <w:vAlign w:val="center"/>
          </w:tcPr>
          <w:p w14:paraId="2D78857D" w14:textId="77777777" w:rsidR="00FA3A88" w:rsidRPr="00FD5FF3" w:rsidRDefault="00FA3A88" w:rsidP="003023D6">
            <w:pPr>
              <w:tabs>
                <w:tab w:val="decimal" w:pos="516"/>
              </w:tabs>
              <w:spacing w:line="240" w:lineRule="atLeast"/>
              <w:jc w:val="thaiDistribute"/>
              <w:rPr>
                <w:rFonts w:cs="Times New Roman"/>
                <w:b/>
                <w:bCs/>
                <w:i/>
                <w:iCs/>
                <w:spacing w:val="-2"/>
                <w:sz w:val="20"/>
              </w:rPr>
            </w:pPr>
          </w:p>
        </w:tc>
        <w:tc>
          <w:tcPr>
            <w:tcW w:w="1170" w:type="dxa"/>
            <w:vAlign w:val="bottom"/>
          </w:tcPr>
          <w:p w14:paraId="03A5D060" w14:textId="77777777" w:rsidR="00FA3A88" w:rsidRPr="00FD5FF3" w:rsidRDefault="00FA3A88" w:rsidP="003023D6">
            <w:pPr>
              <w:spacing w:line="240" w:lineRule="atLeast"/>
              <w:ind w:left="-120" w:right="-108"/>
              <w:jc w:val="center"/>
              <w:rPr>
                <w:rFonts w:cs="Times New Roman"/>
                <w:sz w:val="20"/>
                <w:rtl/>
                <w:cs/>
              </w:rPr>
            </w:pPr>
            <w:r w:rsidRPr="00FD5FF3">
              <w:rPr>
                <w:rFonts w:cs="Times New Roman"/>
                <w:sz w:val="20"/>
              </w:rPr>
              <w:t>Stage 1</w:t>
            </w:r>
          </w:p>
        </w:tc>
        <w:tc>
          <w:tcPr>
            <w:tcW w:w="270" w:type="dxa"/>
            <w:vAlign w:val="bottom"/>
          </w:tcPr>
          <w:p w14:paraId="0B379CB0" w14:textId="77777777" w:rsidR="00FA3A88" w:rsidRPr="00FD5FF3" w:rsidRDefault="00FA3A88" w:rsidP="003023D6">
            <w:pPr>
              <w:spacing w:line="240" w:lineRule="atLeast"/>
              <w:ind w:left="-120" w:right="-108"/>
              <w:jc w:val="center"/>
              <w:rPr>
                <w:rFonts w:cs="Times New Roman"/>
                <w:sz w:val="20"/>
              </w:rPr>
            </w:pPr>
          </w:p>
        </w:tc>
        <w:tc>
          <w:tcPr>
            <w:tcW w:w="1080" w:type="dxa"/>
            <w:vAlign w:val="bottom"/>
          </w:tcPr>
          <w:p w14:paraId="6F82CD0C" w14:textId="77777777" w:rsidR="00FA3A88" w:rsidRPr="00FD5FF3" w:rsidRDefault="00FA3A88" w:rsidP="003023D6">
            <w:pPr>
              <w:tabs>
                <w:tab w:val="decimal" w:pos="790"/>
              </w:tabs>
              <w:spacing w:line="240" w:lineRule="atLeast"/>
              <w:ind w:left="-120" w:right="-108"/>
              <w:rPr>
                <w:rFonts w:cs="Times New Roman"/>
                <w:sz w:val="20"/>
              </w:rPr>
            </w:pPr>
            <w:r w:rsidRPr="00FD5FF3">
              <w:rPr>
                <w:rFonts w:cs="Times New Roman"/>
                <w:sz w:val="20"/>
              </w:rPr>
              <w:t>Stage 2</w:t>
            </w:r>
          </w:p>
        </w:tc>
        <w:tc>
          <w:tcPr>
            <w:tcW w:w="270" w:type="dxa"/>
            <w:vAlign w:val="bottom"/>
          </w:tcPr>
          <w:p w14:paraId="08013FA5" w14:textId="77777777" w:rsidR="00FA3A88" w:rsidRPr="00FD5FF3" w:rsidRDefault="00FA3A88" w:rsidP="003023D6">
            <w:pPr>
              <w:spacing w:line="240" w:lineRule="atLeast"/>
              <w:ind w:left="-120" w:right="-108"/>
              <w:jc w:val="center"/>
              <w:rPr>
                <w:rFonts w:cs="Times New Roman"/>
                <w:sz w:val="20"/>
              </w:rPr>
            </w:pPr>
          </w:p>
        </w:tc>
        <w:tc>
          <w:tcPr>
            <w:tcW w:w="1080" w:type="dxa"/>
            <w:vAlign w:val="bottom"/>
          </w:tcPr>
          <w:p w14:paraId="32F36134" w14:textId="77777777" w:rsidR="00FA3A88" w:rsidRPr="00FD5FF3" w:rsidRDefault="00FA3A88" w:rsidP="003023D6">
            <w:pPr>
              <w:spacing w:line="240" w:lineRule="atLeast"/>
              <w:ind w:left="-120" w:right="-108"/>
              <w:jc w:val="center"/>
              <w:rPr>
                <w:rFonts w:cs="Times New Roman"/>
                <w:sz w:val="20"/>
              </w:rPr>
            </w:pPr>
            <w:r w:rsidRPr="00FD5FF3">
              <w:rPr>
                <w:rFonts w:cs="Times New Roman"/>
                <w:sz w:val="20"/>
              </w:rPr>
              <w:t>Stage 3</w:t>
            </w:r>
          </w:p>
        </w:tc>
        <w:tc>
          <w:tcPr>
            <w:tcW w:w="270" w:type="dxa"/>
            <w:vAlign w:val="bottom"/>
          </w:tcPr>
          <w:p w14:paraId="3DE4CD93" w14:textId="77777777" w:rsidR="00FA3A88" w:rsidRPr="00FD5FF3" w:rsidRDefault="00FA3A88" w:rsidP="003023D6">
            <w:pPr>
              <w:spacing w:line="240" w:lineRule="atLeast"/>
              <w:ind w:left="-120" w:right="-108"/>
              <w:jc w:val="center"/>
              <w:rPr>
                <w:rFonts w:cs="Times New Roman"/>
                <w:sz w:val="20"/>
              </w:rPr>
            </w:pPr>
          </w:p>
        </w:tc>
        <w:tc>
          <w:tcPr>
            <w:tcW w:w="1196" w:type="dxa"/>
            <w:vAlign w:val="bottom"/>
          </w:tcPr>
          <w:p w14:paraId="0DAF5766" w14:textId="77777777" w:rsidR="00FA3A88" w:rsidRPr="00FD5FF3" w:rsidRDefault="00FA3A88" w:rsidP="003023D6">
            <w:pPr>
              <w:spacing w:line="240" w:lineRule="atLeast"/>
              <w:ind w:left="-120" w:right="-108"/>
              <w:jc w:val="center"/>
              <w:rPr>
                <w:rFonts w:cs="Times New Roman"/>
                <w:sz w:val="20"/>
              </w:rPr>
            </w:pPr>
            <w:r w:rsidRPr="00FD5FF3">
              <w:rPr>
                <w:rFonts w:cs="Times New Roman"/>
                <w:sz w:val="20"/>
              </w:rPr>
              <w:t>Total</w:t>
            </w:r>
          </w:p>
        </w:tc>
      </w:tr>
      <w:tr w:rsidR="00FA3A88" w:rsidRPr="00CD43D0" w14:paraId="14ABF54C" w14:textId="77777777" w:rsidTr="0093239C">
        <w:trPr>
          <w:cantSplit/>
          <w:tblHeader/>
        </w:trPr>
        <w:tc>
          <w:tcPr>
            <w:tcW w:w="3861" w:type="dxa"/>
            <w:vAlign w:val="center"/>
          </w:tcPr>
          <w:p w14:paraId="35F075B6" w14:textId="77777777" w:rsidR="00FA3A88" w:rsidRPr="00FD5FF3" w:rsidRDefault="00FA3A88" w:rsidP="003023D6">
            <w:pPr>
              <w:tabs>
                <w:tab w:val="decimal" w:pos="516"/>
              </w:tabs>
              <w:spacing w:line="240" w:lineRule="atLeast"/>
              <w:jc w:val="thaiDistribute"/>
              <w:rPr>
                <w:rFonts w:cs="Times New Roman"/>
                <w:b/>
                <w:bCs/>
                <w:i/>
                <w:iCs/>
                <w:spacing w:val="-2"/>
                <w:sz w:val="20"/>
              </w:rPr>
            </w:pPr>
          </w:p>
        </w:tc>
        <w:tc>
          <w:tcPr>
            <w:tcW w:w="5336" w:type="dxa"/>
            <w:gridSpan w:val="7"/>
            <w:vAlign w:val="bottom"/>
          </w:tcPr>
          <w:p w14:paraId="64E0871B" w14:textId="77777777" w:rsidR="00FA3A88" w:rsidRPr="00FD5FF3" w:rsidRDefault="00FA3A88" w:rsidP="003023D6">
            <w:pPr>
              <w:tabs>
                <w:tab w:val="decimal" w:pos="863"/>
              </w:tabs>
              <w:spacing w:line="240" w:lineRule="atLeast"/>
              <w:ind w:left="-119" w:right="-137"/>
              <w:jc w:val="center"/>
              <w:rPr>
                <w:rFonts w:cs="Times New Roman"/>
                <w:sz w:val="20"/>
              </w:rPr>
            </w:pPr>
            <w:r w:rsidRPr="00FD5FF3">
              <w:rPr>
                <w:rFonts w:cs="Times New Roman"/>
                <w:i/>
                <w:iCs/>
                <w:sz w:val="20"/>
              </w:rPr>
              <w:t>(in thousand Baht)</w:t>
            </w:r>
          </w:p>
        </w:tc>
      </w:tr>
      <w:tr w:rsidR="00EA61A6" w:rsidRPr="00CD43D0" w14:paraId="69703B4A" w14:textId="77777777" w:rsidTr="0093239C">
        <w:trPr>
          <w:cantSplit/>
        </w:trPr>
        <w:tc>
          <w:tcPr>
            <w:tcW w:w="3861" w:type="dxa"/>
          </w:tcPr>
          <w:p w14:paraId="2D030618" w14:textId="77777777" w:rsidR="00FA3A88" w:rsidRPr="00FD5FF3" w:rsidRDefault="00FA3A88" w:rsidP="003023D6">
            <w:pPr>
              <w:spacing w:line="240" w:lineRule="atLeast"/>
              <w:ind w:left="168" w:right="-105" w:hanging="168"/>
              <w:rPr>
                <w:rFonts w:cs="Times New Roman"/>
                <w:b/>
                <w:bCs/>
                <w:i/>
                <w:iCs/>
                <w:spacing w:val="-2"/>
                <w:sz w:val="20"/>
              </w:rPr>
            </w:pPr>
            <w:r w:rsidRPr="00FD5FF3">
              <w:rPr>
                <w:rFonts w:cs="Times New Roman"/>
                <w:b/>
                <w:bCs/>
                <w:i/>
                <w:iCs/>
                <w:spacing w:val="-2"/>
                <w:sz w:val="20"/>
              </w:rPr>
              <w:t>Investments in debt instruments measured at FVOCI</w:t>
            </w:r>
          </w:p>
        </w:tc>
        <w:tc>
          <w:tcPr>
            <w:tcW w:w="1170" w:type="dxa"/>
          </w:tcPr>
          <w:p w14:paraId="680D911F" w14:textId="77777777" w:rsidR="00FA3A88" w:rsidRPr="00FD5FF3" w:rsidRDefault="00FA3A88" w:rsidP="003023D6">
            <w:pPr>
              <w:tabs>
                <w:tab w:val="decimal" w:pos="880"/>
              </w:tabs>
              <w:spacing w:line="240" w:lineRule="atLeast"/>
              <w:ind w:left="-119" w:right="-137"/>
              <w:rPr>
                <w:rFonts w:cs="Times New Roman"/>
                <w:sz w:val="20"/>
                <w:highlight w:val="cyan"/>
              </w:rPr>
            </w:pPr>
          </w:p>
        </w:tc>
        <w:tc>
          <w:tcPr>
            <w:tcW w:w="270" w:type="dxa"/>
          </w:tcPr>
          <w:p w14:paraId="6B853A43" w14:textId="77777777" w:rsidR="00FA3A88" w:rsidRPr="00FD5FF3" w:rsidRDefault="00FA3A88" w:rsidP="003023D6">
            <w:pPr>
              <w:tabs>
                <w:tab w:val="decimal" w:pos="871"/>
              </w:tabs>
              <w:spacing w:line="240" w:lineRule="atLeast"/>
              <w:ind w:left="-119" w:right="-137"/>
              <w:rPr>
                <w:rFonts w:cs="Times New Roman"/>
                <w:sz w:val="20"/>
                <w:highlight w:val="cyan"/>
              </w:rPr>
            </w:pPr>
          </w:p>
        </w:tc>
        <w:tc>
          <w:tcPr>
            <w:tcW w:w="1080" w:type="dxa"/>
          </w:tcPr>
          <w:p w14:paraId="7118FAAC" w14:textId="77777777" w:rsidR="00FA3A88" w:rsidRPr="00FD5FF3" w:rsidRDefault="00FA3A88" w:rsidP="00B2154C">
            <w:pPr>
              <w:tabs>
                <w:tab w:val="decimal" w:pos="884"/>
              </w:tabs>
              <w:spacing w:line="240" w:lineRule="atLeast"/>
              <w:ind w:left="-119" w:right="-137"/>
              <w:rPr>
                <w:rFonts w:cs="Times New Roman"/>
                <w:sz w:val="20"/>
                <w:highlight w:val="cyan"/>
              </w:rPr>
            </w:pPr>
          </w:p>
        </w:tc>
        <w:tc>
          <w:tcPr>
            <w:tcW w:w="270" w:type="dxa"/>
          </w:tcPr>
          <w:p w14:paraId="66558CB2" w14:textId="77777777" w:rsidR="00FA3A88" w:rsidRPr="00FD5FF3" w:rsidRDefault="00FA3A88" w:rsidP="003023D6">
            <w:pPr>
              <w:tabs>
                <w:tab w:val="decimal" w:pos="871"/>
              </w:tabs>
              <w:spacing w:line="240" w:lineRule="atLeast"/>
              <w:ind w:left="-119" w:right="-137"/>
              <w:rPr>
                <w:rFonts w:cs="Times New Roman"/>
                <w:sz w:val="20"/>
                <w:highlight w:val="cyan"/>
              </w:rPr>
            </w:pPr>
          </w:p>
        </w:tc>
        <w:tc>
          <w:tcPr>
            <w:tcW w:w="1080" w:type="dxa"/>
          </w:tcPr>
          <w:p w14:paraId="7B037E60" w14:textId="77777777" w:rsidR="00FA3A88" w:rsidRPr="00FD5FF3" w:rsidRDefault="00FA3A88" w:rsidP="003023D6">
            <w:pPr>
              <w:tabs>
                <w:tab w:val="decimal" w:pos="874"/>
              </w:tabs>
              <w:spacing w:line="240" w:lineRule="atLeast"/>
              <w:ind w:left="-119" w:right="-137"/>
              <w:rPr>
                <w:rFonts w:cs="Times New Roman"/>
                <w:sz w:val="20"/>
                <w:highlight w:val="cyan"/>
              </w:rPr>
            </w:pPr>
          </w:p>
        </w:tc>
        <w:tc>
          <w:tcPr>
            <w:tcW w:w="270" w:type="dxa"/>
          </w:tcPr>
          <w:p w14:paraId="5014106D" w14:textId="77777777" w:rsidR="00FA3A88" w:rsidRPr="00FD5FF3" w:rsidRDefault="00FA3A88" w:rsidP="003023D6">
            <w:pPr>
              <w:tabs>
                <w:tab w:val="decimal" w:pos="871"/>
              </w:tabs>
              <w:spacing w:line="240" w:lineRule="atLeast"/>
              <w:ind w:left="-119" w:right="-137"/>
              <w:rPr>
                <w:rFonts w:cs="Times New Roman"/>
                <w:sz w:val="20"/>
                <w:highlight w:val="cyan"/>
              </w:rPr>
            </w:pPr>
          </w:p>
        </w:tc>
        <w:tc>
          <w:tcPr>
            <w:tcW w:w="1196" w:type="dxa"/>
          </w:tcPr>
          <w:p w14:paraId="2CC700A3" w14:textId="77777777" w:rsidR="00FA3A88" w:rsidRPr="00FD5FF3" w:rsidRDefault="00FA3A88" w:rsidP="003023D6">
            <w:pPr>
              <w:tabs>
                <w:tab w:val="decimal" w:pos="863"/>
              </w:tabs>
              <w:spacing w:line="240" w:lineRule="atLeast"/>
              <w:ind w:left="-119" w:right="-137"/>
              <w:rPr>
                <w:rFonts w:eastAsia="AngsanaNew" w:cs="Times New Roman"/>
                <w:sz w:val="20"/>
                <w:highlight w:val="cyan"/>
                <w:lang w:eastAsia="en-GB"/>
              </w:rPr>
            </w:pPr>
          </w:p>
        </w:tc>
      </w:tr>
      <w:tr w:rsidR="00B022FA" w:rsidRPr="00CD43D0" w14:paraId="4C6EEFDF" w14:textId="77777777" w:rsidTr="0093239C">
        <w:trPr>
          <w:cantSplit/>
        </w:trPr>
        <w:tc>
          <w:tcPr>
            <w:tcW w:w="3861" w:type="dxa"/>
            <w:hideMark/>
          </w:tcPr>
          <w:p w14:paraId="119F6A11" w14:textId="05040845" w:rsidR="00B022FA" w:rsidRPr="0093239C" w:rsidRDefault="00B022FA" w:rsidP="00B022FA">
            <w:pPr>
              <w:spacing w:line="240" w:lineRule="atLeast"/>
              <w:ind w:left="168" w:right="-105" w:hanging="168"/>
              <w:rPr>
                <w:rFonts w:cs="Times New Roman"/>
                <w:sz w:val="20"/>
              </w:rPr>
            </w:pPr>
            <w:r w:rsidRPr="0093239C">
              <w:rPr>
                <w:rFonts w:cs="Times New Roman"/>
                <w:sz w:val="20"/>
              </w:rPr>
              <w:t xml:space="preserve">Low credit risk </w:t>
            </w:r>
            <w:r w:rsidRPr="0093239C">
              <w:rPr>
                <w:rFonts w:cs="Times New Roman"/>
                <w:sz w:val="20"/>
                <w:vertAlign w:val="superscript"/>
              </w:rPr>
              <w:t>(1)</w:t>
            </w:r>
          </w:p>
        </w:tc>
        <w:tc>
          <w:tcPr>
            <w:tcW w:w="1170" w:type="dxa"/>
            <w:vAlign w:val="bottom"/>
          </w:tcPr>
          <w:p w14:paraId="2BB4BC09" w14:textId="779CF8A4" w:rsidR="00B022FA" w:rsidRPr="00FD5FF3" w:rsidRDefault="00B022FA" w:rsidP="00B022FA">
            <w:pPr>
              <w:tabs>
                <w:tab w:val="decimal" w:pos="974"/>
              </w:tabs>
              <w:spacing w:line="240" w:lineRule="atLeast"/>
              <w:ind w:left="-119" w:right="-137"/>
              <w:rPr>
                <w:rFonts w:eastAsia="AngsanaNew" w:cs="Times New Roman"/>
                <w:sz w:val="20"/>
              </w:rPr>
            </w:pPr>
            <w:r w:rsidRPr="00B022FA">
              <w:rPr>
                <w:rFonts w:eastAsia="AngsanaNew" w:cs="Times New Roman"/>
                <w:sz w:val="20"/>
              </w:rPr>
              <w:t>2,131,366</w:t>
            </w:r>
          </w:p>
        </w:tc>
        <w:tc>
          <w:tcPr>
            <w:tcW w:w="270" w:type="dxa"/>
          </w:tcPr>
          <w:p w14:paraId="4F9E5F0A"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Pr>
          <w:p w14:paraId="09B0DE33" w14:textId="425D2E50" w:rsidR="00B022FA" w:rsidRPr="00B022FA" w:rsidRDefault="00B022FA" w:rsidP="00B022FA">
            <w:pPr>
              <w:tabs>
                <w:tab w:val="decimal" w:pos="884"/>
              </w:tabs>
              <w:spacing w:line="240" w:lineRule="atLeast"/>
              <w:ind w:left="-119" w:right="-137"/>
              <w:rPr>
                <w:rFonts w:eastAsia="AngsanaNew" w:cstheme="minorBidi"/>
                <w:sz w:val="20"/>
                <w:szCs w:val="25"/>
                <w:lang w:bidi="th-TH"/>
              </w:rPr>
            </w:pPr>
            <w:r w:rsidRPr="0093239C">
              <w:rPr>
                <w:rFonts w:eastAsia="AngsanaNew" w:cs="Times New Roman"/>
                <w:color w:val="000000" w:themeColor="text1"/>
                <w:sz w:val="20"/>
                <w:lang w:eastAsia="en-GB"/>
              </w:rPr>
              <w:t>-</w:t>
            </w:r>
          </w:p>
        </w:tc>
        <w:tc>
          <w:tcPr>
            <w:tcW w:w="270" w:type="dxa"/>
          </w:tcPr>
          <w:p w14:paraId="6148FCA7"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vAlign w:val="bottom"/>
          </w:tcPr>
          <w:p w14:paraId="4811805D" w14:textId="095CD9C1" w:rsidR="00B022FA" w:rsidRPr="00B022FA" w:rsidRDefault="00B022FA" w:rsidP="00B022FA">
            <w:pPr>
              <w:tabs>
                <w:tab w:val="decimal" w:pos="874"/>
              </w:tabs>
              <w:spacing w:line="240" w:lineRule="atLeast"/>
              <w:ind w:left="-119" w:right="-137"/>
              <w:rPr>
                <w:rFonts w:eastAsia="AngsanaNew" w:cstheme="minorBidi"/>
                <w:sz w:val="20"/>
                <w:szCs w:val="25"/>
                <w:lang w:bidi="th-TH"/>
              </w:rPr>
            </w:pPr>
            <w:r w:rsidRPr="0093239C">
              <w:rPr>
                <w:rFonts w:eastAsia="AngsanaNew" w:cs="Times New Roman"/>
                <w:color w:val="000000" w:themeColor="text1"/>
                <w:sz w:val="20"/>
                <w:lang w:eastAsia="en-GB"/>
              </w:rPr>
              <w:t>-</w:t>
            </w:r>
          </w:p>
        </w:tc>
        <w:tc>
          <w:tcPr>
            <w:tcW w:w="270" w:type="dxa"/>
          </w:tcPr>
          <w:p w14:paraId="627646A0"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196" w:type="dxa"/>
          </w:tcPr>
          <w:p w14:paraId="6E8055F8" w14:textId="5ECE4C4E" w:rsidR="00B022FA" w:rsidRPr="00FD5FF3" w:rsidRDefault="00B022FA" w:rsidP="00B022FA">
            <w:pPr>
              <w:tabs>
                <w:tab w:val="decimal" w:pos="971"/>
              </w:tabs>
              <w:spacing w:line="240" w:lineRule="atLeast"/>
              <w:ind w:left="-119" w:right="-137"/>
              <w:rPr>
                <w:rFonts w:eastAsia="AngsanaNew" w:cs="Times New Roman"/>
                <w:sz w:val="20"/>
              </w:rPr>
            </w:pPr>
            <w:r w:rsidRPr="00B022FA">
              <w:rPr>
                <w:rFonts w:eastAsia="AngsanaNew" w:cs="Times New Roman"/>
                <w:sz w:val="20"/>
                <w:cs/>
                <w:lang w:bidi="th-TH"/>
              </w:rPr>
              <w:t>2</w:t>
            </w:r>
            <w:r w:rsidRPr="00B022FA">
              <w:rPr>
                <w:rFonts w:eastAsia="AngsanaNew" w:cs="Times New Roman"/>
                <w:sz w:val="20"/>
              </w:rPr>
              <w:t>,</w:t>
            </w:r>
            <w:r w:rsidRPr="00B022FA">
              <w:rPr>
                <w:rFonts w:eastAsia="AngsanaNew" w:cs="Times New Roman"/>
                <w:sz w:val="20"/>
                <w:cs/>
                <w:lang w:bidi="th-TH"/>
              </w:rPr>
              <w:t>131</w:t>
            </w:r>
            <w:r w:rsidRPr="00B022FA">
              <w:rPr>
                <w:rFonts w:eastAsia="AngsanaNew" w:cs="Times New Roman"/>
                <w:sz w:val="20"/>
              </w:rPr>
              <w:t>,</w:t>
            </w:r>
            <w:r w:rsidRPr="00B022FA">
              <w:rPr>
                <w:rFonts w:eastAsia="AngsanaNew" w:cs="Times New Roman"/>
                <w:sz w:val="20"/>
                <w:cs/>
                <w:lang w:bidi="th-TH"/>
              </w:rPr>
              <w:t>366</w:t>
            </w:r>
          </w:p>
        </w:tc>
      </w:tr>
      <w:tr w:rsidR="00B022FA" w:rsidRPr="00CD43D0" w14:paraId="27BAD8CA" w14:textId="77777777" w:rsidTr="0093239C">
        <w:trPr>
          <w:cantSplit/>
        </w:trPr>
        <w:tc>
          <w:tcPr>
            <w:tcW w:w="3861" w:type="dxa"/>
          </w:tcPr>
          <w:p w14:paraId="56F523B0" w14:textId="563E00B7" w:rsidR="00B022FA" w:rsidRPr="0093239C" w:rsidRDefault="00B022FA" w:rsidP="00B022FA">
            <w:pPr>
              <w:spacing w:line="240" w:lineRule="atLeast"/>
              <w:ind w:left="168" w:right="-105" w:hanging="168"/>
              <w:rPr>
                <w:rFonts w:cs="Times New Roman"/>
                <w:sz w:val="20"/>
              </w:rPr>
            </w:pPr>
            <w:r w:rsidRPr="0093239C">
              <w:rPr>
                <w:rFonts w:cs="Times New Roman"/>
                <w:sz w:val="20"/>
              </w:rPr>
              <w:t>Credit</w:t>
            </w:r>
            <w:r w:rsidR="007C1766">
              <w:rPr>
                <w:rFonts w:cs="Times New Roman"/>
                <w:sz w:val="20"/>
              </w:rPr>
              <w:t>-</w:t>
            </w:r>
            <w:r w:rsidRPr="0093239C">
              <w:rPr>
                <w:rFonts w:cs="Times New Roman"/>
                <w:sz w:val="20"/>
              </w:rPr>
              <w:t>impaired</w:t>
            </w:r>
          </w:p>
        </w:tc>
        <w:tc>
          <w:tcPr>
            <w:tcW w:w="1170" w:type="dxa"/>
            <w:tcBorders>
              <w:bottom w:val="single" w:sz="4" w:space="0" w:color="auto"/>
            </w:tcBorders>
            <w:vAlign w:val="bottom"/>
          </w:tcPr>
          <w:p w14:paraId="15670370" w14:textId="747610D6" w:rsidR="00B022FA" w:rsidRPr="00B022FA" w:rsidRDefault="00B022FA" w:rsidP="00B022FA">
            <w:pPr>
              <w:tabs>
                <w:tab w:val="decimal" w:pos="974"/>
              </w:tabs>
              <w:spacing w:line="240" w:lineRule="atLeast"/>
              <w:ind w:left="-119" w:right="-137"/>
              <w:rPr>
                <w:rFonts w:eastAsia="AngsanaNew" w:cstheme="minorBidi"/>
                <w:sz w:val="20"/>
                <w:szCs w:val="25"/>
                <w:lang w:bidi="th-TH"/>
              </w:rPr>
            </w:pPr>
            <w:r w:rsidRPr="0093239C">
              <w:rPr>
                <w:rFonts w:eastAsia="AngsanaNew" w:cs="Times New Roman"/>
                <w:color w:val="000000" w:themeColor="text1"/>
                <w:sz w:val="20"/>
                <w:lang w:eastAsia="en-GB"/>
              </w:rPr>
              <w:t>-</w:t>
            </w:r>
          </w:p>
        </w:tc>
        <w:tc>
          <w:tcPr>
            <w:tcW w:w="270" w:type="dxa"/>
          </w:tcPr>
          <w:p w14:paraId="2BFB93C4"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Borders>
              <w:bottom w:val="single" w:sz="4" w:space="0" w:color="auto"/>
            </w:tcBorders>
          </w:tcPr>
          <w:p w14:paraId="6D6082E5" w14:textId="58B12744" w:rsidR="00B022FA" w:rsidRPr="00B022FA" w:rsidRDefault="00B022FA" w:rsidP="00B022FA">
            <w:pPr>
              <w:tabs>
                <w:tab w:val="decimal" w:pos="884"/>
              </w:tabs>
              <w:spacing w:line="240" w:lineRule="atLeast"/>
              <w:ind w:left="-119" w:right="-137"/>
              <w:rPr>
                <w:rFonts w:eastAsia="AngsanaNew" w:cstheme="minorBidi"/>
                <w:sz w:val="20"/>
                <w:szCs w:val="25"/>
                <w:lang w:bidi="th-TH"/>
              </w:rPr>
            </w:pPr>
            <w:r w:rsidRPr="0093239C">
              <w:rPr>
                <w:rFonts w:eastAsia="AngsanaNew" w:cs="Times New Roman"/>
                <w:color w:val="000000" w:themeColor="text1"/>
                <w:sz w:val="20"/>
                <w:lang w:eastAsia="en-GB"/>
              </w:rPr>
              <w:t>-</w:t>
            </w:r>
          </w:p>
        </w:tc>
        <w:tc>
          <w:tcPr>
            <w:tcW w:w="270" w:type="dxa"/>
          </w:tcPr>
          <w:p w14:paraId="2A8A69FA"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Borders>
              <w:bottom w:val="single" w:sz="4" w:space="0" w:color="auto"/>
            </w:tcBorders>
            <w:vAlign w:val="bottom"/>
          </w:tcPr>
          <w:p w14:paraId="1B106D1F" w14:textId="70915957" w:rsidR="00B022FA" w:rsidRPr="00FD5FF3" w:rsidRDefault="00B022FA" w:rsidP="00B022FA">
            <w:pPr>
              <w:tabs>
                <w:tab w:val="decimal" w:pos="874"/>
              </w:tabs>
              <w:spacing w:line="240" w:lineRule="atLeast"/>
              <w:ind w:left="-119" w:right="-137"/>
              <w:rPr>
                <w:rFonts w:eastAsia="AngsanaNew" w:cs="Times New Roman"/>
                <w:sz w:val="20"/>
              </w:rPr>
            </w:pPr>
            <w:r w:rsidRPr="00B022FA">
              <w:rPr>
                <w:rFonts w:eastAsia="AngsanaNew" w:cs="Times New Roman"/>
                <w:sz w:val="20"/>
              </w:rPr>
              <w:t>20,094</w:t>
            </w:r>
          </w:p>
        </w:tc>
        <w:tc>
          <w:tcPr>
            <w:tcW w:w="270" w:type="dxa"/>
          </w:tcPr>
          <w:p w14:paraId="6036F4CF"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196" w:type="dxa"/>
            <w:tcBorders>
              <w:bottom w:val="single" w:sz="4" w:space="0" w:color="auto"/>
            </w:tcBorders>
          </w:tcPr>
          <w:p w14:paraId="375A8C08" w14:textId="5C4D139E" w:rsidR="00B022FA" w:rsidRPr="00FD5FF3" w:rsidRDefault="00B022FA" w:rsidP="00B022FA">
            <w:pPr>
              <w:tabs>
                <w:tab w:val="decimal" w:pos="971"/>
              </w:tabs>
              <w:spacing w:line="240" w:lineRule="atLeast"/>
              <w:ind w:left="-119" w:right="-137"/>
              <w:rPr>
                <w:rFonts w:eastAsia="AngsanaNew" w:cs="Times New Roman"/>
                <w:sz w:val="20"/>
              </w:rPr>
            </w:pPr>
            <w:r w:rsidRPr="00B022FA">
              <w:rPr>
                <w:rFonts w:eastAsia="AngsanaNew" w:cs="Times New Roman"/>
                <w:sz w:val="20"/>
              </w:rPr>
              <w:t>20,094</w:t>
            </w:r>
          </w:p>
        </w:tc>
      </w:tr>
      <w:tr w:rsidR="00B022FA" w:rsidRPr="00CD43D0" w14:paraId="4F2740AD" w14:textId="77777777" w:rsidTr="0093239C">
        <w:trPr>
          <w:cantSplit/>
        </w:trPr>
        <w:tc>
          <w:tcPr>
            <w:tcW w:w="3861" w:type="dxa"/>
          </w:tcPr>
          <w:p w14:paraId="461B749B" w14:textId="77777777" w:rsidR="00B022FA" w:rsidRPr="0093239C" w:rsidRDefault="00B022FA" w:rsidP="00B022FA">
            <w:pPr>
              <w:spacing w:line="240" w:lineRule="atLeast"/>
              <w:ind w:left="168" w:right="-105" w:hanging="168"/>
              <w:rPr>
                <w:rFonts w:cs="Times New Roman"/>
                <w:sz w:val="20"/>
              </w:rPr>
            </w:pPr>
            <w:r w:rsidRPr="0093239C">
              <w:rPr>
                <w:rFonts w:cs="Times New Roman"/>
                <w:sz w:val="20"/>
              </w:rPr>
              <w:t>Total</w:t>
            </w:r>
          </w:p>
        </w:tc>
        <w:tc>
          <w:tcPr>
            <w:tcW w:w="1170" w:type="dxa"/>
            <w:tcBorders>
              <w:top w:val="single" w:sz="4" w:space="0" w:color="auto"/>
              <w:bottom w:val="double" w:sz="4" w:space="0" w:color="auto"/>
            </w:tcBorders>
            <w:vAlign w:val="bottom"/>
          </w:tcPr>
          <w:p w14:paraId="26553321" w14:textId="72BEB167" w:rsidR="00B022FA" w:rsidRPr="00FD5FF3" w:rsidRDefault="00B022FA" w:rsidP="00B022FA">
            <w:pPr>
              <w:tabs>
                <w:tab w:val="decimal" w:pos="974"/>
              </w:tabs>
              <w:spacing w:line="240" w:lineRule="atLeast"/>
              <w:ind w:left="-119" w:right="-137"/>
              <w:rPr>
                <w:rFonts w:eastAsia="AngsanaNew" w:cs="Times New Roman"/>
                <w:sz w:val="20"/>
              </w:rPr>
            </w:pPr>
            <w:r w:rsidRPr="00B022FA">
              <w:rPr>
                <w:rFonts w:eastAsia="AngsanaNew" w:cs="Times New Roman"/>
                <w:sz w:val="20"/>
              </w:rPr>
              <w:t>2,131,366</w:t>
            </w:r>
          </w:p>
        </w:tc>
        <w:tc>
          <w:tcPr>
            <w:tcW w:w="270" w:type="dxa"/>
          </w:tcPr>
          <w:p w14:paraId="2D974425"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tcPr>
          <w:p w14:paraId="1F1DFA0A" w14:textId="63BC68B8" w:rsidR="00B022FA" w:rsidRPr="00B022FA" w:rsidRDefault="00B022FA" w:rsidP="00B022FA">
            <w:pPr>
              <w:tabs>
                <w:tab w:val="decimal" w:pos="884"/>
              </w:tabs>
              <w:spacing w:line="240" w:lineRule="atLeast"/>
              <w:ind w:left="-119" w:right="-137"/>
              <w:rPr>
                <w:rFonts w:eastAsia="AngsanaNew" w:cstheme="minorBidi"/>
                <w:sz w:val="20"/>
                <w:szCs w:val="25"/>
                <w:lang w:bidi="th-TH"/>
              </w:rPr>
            </w:pPr>
            <w:r w:rsidRPr="0093239C">
              <w:rPr>
                <w:rFonts w:eastAsia="AngsanaNew" w:cs="Times New Roman"/>
                <w:color w:val="000000" w:themeColor="text1"/>
                <w:sz w:val="20"/>
                <w:lang w:eastAsia="en-GB"/>
              </w:rPr>
              <w:t>-</w:t>
            </w:r>
          </w:p>
        </w:tc>
        <w:tc>
          <w:tcPr>
            <w:tcW w:w="270" w:type="dxa"/>
          </w:tcPr>
          <w:p w14:paraId="5C0E06C1"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vAlign w:val="bottom"/>
          </w:tcPr>
          <w:p w14:paraId="21261200" w14:textId="51B58EBF" w:rsidR="00B022FA" w:rsidRPr="00FD5FF3" w:rsidRDefault="00B022FA" w:rsidP="00B022FA">
            <w:pPr>
              <w:tabs>
                <w:tab w:val="decimal" w:pos="874"/>
              </w:tabs>
              <w:spacing w:line="240" w:lineRule="atLeast"/>
              <w:ind w:left="-119" w:right="-137"/>
              <w:rPr>
                <w:rFonts w:eastAsia="AngsanaNew" w:cs="Times New Roman"/>
                <w:sz w:val="20"/>
              </w:rPr>
            </w:pPr>
            <w:r w:rsidRPr="00B022FA">
              <w:rPr>
                <w:rFonts w:eastAsia="AngsanaNew" w:cs="Times New Roman"/>
                <w:sz w:val="20"/>
              </w:rPr>
              <w:t>20,094</w:t>
            </w:r>
          </w:p>
        </w:tc>
        <w:tc>
          <w:tcPr>
            <w:tcW w:w="270" w:type="dxa"/>
          </w:tcPr>
          <w:p w14:paraId="4C8D5574"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196" w:type="dxa"/>
            <w:tcBorders>
              <w:top w:val="single" w:sz="4" w:space="0" w:color="auto"/>
              <w:bottom w:val="double" w:sz="4" w:space="0" w:color="auto"/>
            </w:tcBorders>
          </w:tcPr>
          <w:p w14:paraId="6514199B" w14:textId="4DD663F1" w:rsidR="00B022FA" w:rsidRPr="00FD5FF3" w:rsidRDefault="00B022FA" w:rsidP="00B022FA">
            <w:pPr>
              <w:tabs>
                <w:tab w:val="decimal" w:pos="971"/>
              </w:tabs>
              <w:spacing w:line="240" w:lineRule="atLeast"/>
              <w:ind w:left="-119" w:right="-137"/>
              <w:rPr>
                <w:rFonts w:eastAsia="AngsanaNew" w:cs="Times New Roman"/>
                <w:sz w:val="20"/>
              </w:rPr>
            </w:pPr>
            <w:r w:rsidRPr="00B022FA">
              <w:rPr>
                <w:rFonts w:eastAsia="AngsanaNew" w:cs="Times New Roman"/>
                <w:sz w:val="20"/>
              </w:rPr>
              <w:t>2,151,460</w:t>
            </w:r>
          </w:p>
        </w:tc>
      </w:tr>
      <w:tr w:rsidR="00B022FA" w:rsidRPr="00CD43D0" w14:paraId="274B25FD" w14:textId="77777777" w:rsidTr="0093239C">
        <w:trPr>
          <w:cantSplit/>
        </w:trPr>
        <w:tc>
          <w:tcPr>
            <w:tcW w:w="3861" w:type="dxa"/>
          </w:tcPr>
          <w:p w14:paraId="295D4708" w14:textId="77777777" w:rsidR="00B022FA" w:rsidRPr="0093239C" w:rsidRDefault="00B022FA" w:rsidP="00B022FA">
            <w:pPr>
              <w:spacing w:line="240" w:lineRule="atLeast"/>
              <w:ind w:left="168" w:right="-105" w:hanging="168"/>
              <w:rPr>
                <w:rFonts w:cs="Times New Roman"/>
                <w:sz w:val="20"/>
              </w:rPr>
            </w:pPr>
          </w:p>
        </w:tc>
        <w:tc>
          <w:tcPr>
            <w:tcW w:w="1170" w:type="dxa"/>
            <w:tcBorders>
              <w:top w:val="double" w:sz="4" w:space="0" w:color="auto"/>
            </w:tcBorders>
          </w:tcPr>
          <w:p w14:paraId="7A7AB5B9" w14:textId="77777777" w:rsidR="00B022FA" w:rsidRPr="00FD5FF3" w:rsidRDefault="00B022FA" w:rsidP="00B022FA">
            <w:pPr>
              <w:tabs>
                <w:tab w:val="decimal" w:pos="974"/>
              </w:tabs>
              <w:spacing w:line="240" w:lineRule="atLeast"/>
              <w:ind w:right="-137"/>
              <w:rPr>
                <w:rFonts w:eastAsia="AngsanaNew" w:cs="Times New Roman"/>
                <w:sz w:val="20"/>
              </w:rPr>
            </w:pPr>
          </w:p>
        </w:tc>
        <w:tc>
          <w:tcPr>
            <w:tcW w:w="270" w:type="dxa"/>
          </w:tcPr>
          <w:p w14:paraId="509A86C6"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53312A7A" w14:textId="77777777" w:rsidR="00B022FA" w:rsidRPr="00FD5FF3" w:rsidRDefault="00B022FA" w:rsidP="00B022FA">
            <w:pPr>
              <w:tabs>
                <w:tab w:val="decimal" w:pos="884"/>
              </w:tabs>
              <w:spacing w:line="240" w:lineRule="atLeast"/>
              <w:ind w:right="-137"/>
              <w:rPr>
                <w:rFonts w:eastAsia="AngsanaNew" w:cs="Times New Roman"/>
                <w:sz w:val="20"/>
              </w:rPr>
            </w:pPr>
          </w:p>
        </w:tc>
        <w:tc>
          <w:tcPr>
            <w:tcW w:w="270" w:type="dxa"/>
          </w:tcPr>
          <w:p w14:paraId="20376E47"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098E591C" w14:textId="77777777" w:rsidR="00B022FA" w:rsidRPr="00FD5FF3" w:rsidRDefault="00B022FA" w:rsidP="00B022FA">
            <w:pPr>
              <w:tabs>
                <w:tab w:val="decimal" w:pos="874"/>
              </w:tabs>
              <w:spacing w:line="240" w:lineRule="atLeast"/>
              <w:ind w:right="-137"/>
              <w:rPr>
                <w:rFonts w:eastAsia="AngsanaNew" w:cs="Times New Roman"/>
                <w:sz w:val="20"/>
              </w:rPr>
            </w:pPr>
          </w:p>
        </w:tc>
        <w:tc>
          <w:tcPr>
            <w:tcW w:w="270" w:type="dxa"/>
          </w:tcPr>
          <w:p w14:paraId="34FD4D4E"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196" w:type="dxa"/>
            <w:tcBorders>
              <w:top w:val="double" w:sz="4" w:space="0" w:color="auto"/>
            </w:tcBorders>
          </w:tcPr>
          <w:p w14:paraId="748B83C6" w14:textId="77777777" w:rsidR="00B022FA" w:rsidRPr="00FD5FF3" w:rsidRDefault="00B022FA" w:rsidP="00B022FA">
            <w:pPr>
              <w:tabs>
                <w:tab w:val="decimal" w:pos="971"/>
              </w:tabs>
              <w:spacing w:line="240" w:lineRule="atLeast"/>
              <w:ind w:right="-137"/>
              <w:rPr>
                <w:rFonts w:eastAsia="AngsanaNew" w:cs="Times New Roman"/>
                <w:sz w:val="20"/>
              </w:rPr>
            </w:pPr>
          </w:p>
        </w:tc>
      </w:tr>
      <w:tr w:rsidR="00B022FA" w:rsidRPr="00CD43D0" w14:paraId="2766C983" w14:textId="77777777" w:rsidTr="0093239C">
        <w:trPr>
          <w:cantSplit/>
        </w:trPr>
        <w:tc>
          <w:tcPr>
            <w:tcW w:w="3861" w:type="dxa"/>
          </w:tcPr>
          <w:p w14:paraId="2FE8FFDF" w14:textId="77777777" w:rsidR="00B022FA" w:rsidRPr="0093239C" w:rsidRDefault="00B022FA" w:rsidP="00B022FA">
            <w:pPr>
              <w:spacing w:line="240" w:lineRule="atLeast"/>
              <w:ind w:left="168" w:right="-105" w:hanging="168"/>
              <w:rPr>
                <w:rFonts w:cs="Times New Roman"/>
                <w:sz w:val="20"/>
              </w:rPr>
            </w:pPr>
            <w:r w:rsidRPr="0093239C">
              <w:rPr>
                <w:rFonts w:cs="Times New Roman"/>
                <w:sz w:val="20"/>
              </w:rPr>
              <w:t>Allowance for expected credit loss</w:t>
            </w:r>
          </w:p>
        </w:tc>
        <w:tc>
          <w:tcPr>
            <w:tcW w:w="1170" w:type="dxa"/>
            <w:vAlign w:val="bottom"/>
          </w:tcPr>
          <w:p w14:paraId="18ACCB61" w14:textId="3B0AD7C1" w:rsidR="00B022FA" w:rsidRPr="00B022FA" w:rsidRDefault="00B022FA" w:rsidP="00B022FA">
            <w:pPr>
              <w:tabs>
                <w:tab w:val="decimal" w:pos="974"/>
              </w:tabs>
              <w:spacing w:line="240" w:lineRule="atLeast"/>
              <w:ind w:right="-137"/>
              <w:rPr>
                <w:rFonts w:eastAsia="AngsanaNew"/>
                <w:sz w:val="20"/>
                <w:szCs w:val="25"/>
                <w:lang w:bidi="th-TH"/>
              </w:rPr>
            </w:pPr>
            <w:r w:rsidRPr="0093239C">
              <w:rPr>
                <w:rFonts w:eastAsia="AngsanaNew" w:cs="Times New Roman"/>
                <w:color w:val="000000" w:themeColor="text1"/>
                <w:sz w:val="20"/>
                <w:lang w:eastAsia="en-GB"/>
              </w:rPr>
              <w:t>(</w:t>
            </w:r>
            <w:r w:rsidRPr="00B022FA">
              <w:rPr>
                <w:rFonts w:eastAsia="AngsanaNew" w:cs="Times New Roman" w:hint="cs"/>
                <w:color w:val="000000" w:themeColor="text1"/>
                <w:sz w:val="20"/>
                <w:cs/>
                <w:lang w:eastAsia="en-GB" w:bidi="th-TH"/>
              </w:rPr>
              <w:t>21</w:t>
            </w:r>
            <w:r w:rsidRPr="0093239C">
              <w:rPr>
                <w:rFonts w:eastAsia="AngsanaNew" w:cs="Times New Roman"/>
                <w:color w:val="000000" w:themeColor="text1"/>
                <w:sz w:val="20"/>
                <w:lang w:eastAsia="en-GB"/>
              </w:rPr>
              <w:t>)</w:t>
            </w:r>
          </w:p>
        </w:tc>
        <w:tc>
          <w:tcPr>
            <w:tcW w:w="270" w:type="dxa"/>
          </w:tcPr>
          <w:p w14:paraId="38031903" w14:textId="45680111"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tcPr>
          <w:p w14:paraId="69E35A95" w14:textId="5319F4F2" w:rsidR="00B022FA" w:rsidRPr="00FD5FF3" w:rsidRDefault="00B022FA" w:rsidP="00B022FA">
            <w:pPr>
              <w:tabs>
                <w:tab w:val="decimal" w:pos="884"/>
              </w:tabs>
              <w:spacing w:line="240" w:lineRule="atLeast"/>
              <w:ind w:right="-137"/>
              <w:rPr>
                <w:rFonts w:eastAsia="AngsanaNew" w:cs="Times New Roman"/>
                <w:sz w:val="20"/>
              </w:rPr>
            </w:pPr>
            <w:r w:rsidRPr="0093239C">
              <w:rPr>
                <w:rFonts w:eastAsia="AngsanaNew" w:cs="Times New Roman"/>
                <w:color w:val="000000" w:themeColor="text1"/>
                <w:sz w:val="20"/>
                <w:lang w:eastAsia="en-GB"/>
              </w:rPr>
              <w:t>-</w:t>
            </w:r>
          </w:p>
        </w:tc>
        <w:tc>
          <w:tcPr>
            <w:tcW w:w="270" w:type="dxa"/>
          </w:tcPr>
          <w:p w14:paraId="521705CE"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080" w:type="dxa"/>
            <w:vAlign w:val="bottom"/>
          </w:tcPr>
          <w:p w14:paraId="58469D74" w14:textId="366A1370" w:rsidR="00B022FA" w:rsidRPr="00B022FA" w:rsidRDefault="00B022FA" w:rsidP="00B022FA">
            <w:pPr>
              <w:tabs>
                <w:tab w:val="decimal" w:pos="874"/>
              </w:tabs>
              <w:spacing w:line="240" w:lineRule="atLeast"/>
              <w:ind w:right="-137"/>
              <w:rPr>
                <w:rFonts w:eastAsia="AngsanaNew" w:cs="Times New Roman"/>
                <w:color w:val="000000" w:themeColor="text1"/>
                <w:sz w:val="20"/>
                <w:lang w:eastAsia="en-GB" w:bidi="th-TH"/>
              </w:rPr>
            </w:pPr>
            <w:r w:rsidRPr="0093239C">
              <w:rPr>
                <w:rFonts w:eastAsia="AngsanaNew" w:cs="Times New Roman"/>
                <w:color w:val="000000" w:themeColor="text1"/>
                <w:sz w:val="20"/>
                <w:lang w:eastAsia="en-GB" w:bidi="th-TH"/>
              </w:rPr>
              <w:t>(</w:t>
            </w:r>
            <w:r w:rsidRPr="00B022FA">
              <w:rPr>
                <w:rFonts w:eastAsia="AngsanaNew" w:cs="Times New Roman" w:hint="cs"/>
                <w:color w:val="000000" w:themeColor="text1"/>
                <w:sz w:val="20"/>
                <w:cs/>
                <w:lang w:eastAsia="en-GB" w:bidi="th-TH"/>
              </w:rPr>
              <w:t>8</w:t>
            </w:r>
            <w:r w:rsidRPr="00B022FA">
              <w:rPr>
                <w:rFonts w:eastAsia="AngsanaNew" w:cs="Times New Roman"/>
                <w:color w:val="000000" w:themeColor="text1"/>
                <w:sz w:val="20"/>
                <w:lang w:eastAsia="en-GB" w:bidi="th-TH"/>
              </w:rPr>
              <w:t>,026</w:t>
            </w:r>
            <w:r w:rsidRPr="0093239C">
              <w:rPr>
                <w:rFonts w:eastAsia="AngsanaNew" w:cs="Times New Roman"/>
                <w:color w:val="000000" w:themeColor="text1"/>
                <w:sz w:val="20"/>
                <w:lang w:eastAsia="en-GB" w:bidi="th-TH"/>
              </w:rPr>
              <w:t>)</w:t>
            </w:r>
          </w:p>
        </w:tc>
        <w:tc>
          <w:tcPr>
            <w:tcW w:w="270" w:type="dxa"/>
          </w:tcPr>
          <w:p w14:paraId="28136161" w14:textId="77777777" w:rsidR="00B022FA" w:rsidRPr="00FD5FF3" w:rsidRDefault="00B022FA" w:rsidP="00B022FA">
            <w:pPr>
              <w:tabs>
                <w:tab w:val="decimal" w:pos="871"/>
              </w:tabs>
              <w:spacing w:line="240" w:lineRule="atLeast"/>
              <w:ind w:left="-119" w:right="-137"/>
              <w:rPr>
                <w:rFonts w:eastAsia="AngsanaNew" w:cs="Times New Roman"/>
                <w:sz w:val="20"/>
              </w:rPr>
            </w:pPr>
          </w:p>
        </w:tc>
        <w:tc>
          <w:tcPr>
            <w:tcW w:w="1196" w:type="dxa"/>
            <w:vAlign w:val="bottom"/>
          </w:tcPr>
          <w:p w14:paraId="0A8B91D8" w14:textId="6142CBF2" w:rsidR="00B022FA" w:rsidRPr="00FD5FF3" w:rsidRDefault="00B022FA" w:rsidP="00B022FA">
            <w:pPr>
              <w:tabs>
                <w:tab w:val="decimal" w:pos="971"/>
              </w:tabs>
              <w:spacing w:line="240" w:lineRule="atLeast"/>
              <w:ind w:right="-137"/>
              <w:rPr>
                <w:rFonts w:eastAsia="AngsanaNew" w:cs="Times New Roman"/>
                <w:sz w:val="20"/>
              </w:rPr>
            </w:pPr>
            <w:r w:rsidRPr="0093239C">
              <w:rPr>
                <w:rFonts w:eastAsia="AngsanaNew" w:cs="Times New Roman"/>
                <w:color w:val="000000" w:themeColor="text1"/>
                <w:sz w:val="20"/>
                <w:lang w:eastAsia="en-GB"/>
              </w:rPr>
              <w:t>(</w:t>
            </w:r>
            <w:r>
              <w:rPr>
                <w:rFonts w:eastAsia="AngsanaNew" w:cs="Times New Roman"/>
                <w:color w:val="000000" w:themeColor="text1"/>
                <w:sz w:val="20"/>
                <w:lang w:eastAsia="en-GB"/>
              </w:rPr>
              <w:t>8,047</w:t>
            </w:r>
            <w:r w:rsidRPr="0093239C">
              <w:rPr>
                <w:rFonts w:eastAsia="AngsanaNew" w:cs="Times New Roman"/>
                <w:color w:val="000000" w:themeColor="text1"/>
                <w:sz w:val="20"/>
                <w:lang w:eastAsia="en-GB"/>
              </w:rPr>
              <w:t>)</w:t>
            </w:r>
          </w:p>
        </w:tc>
      </w:tr>
      <w:tr w:rsidR="00B022FA" w:rsidRPr="00CD43D0" w14:paraId="789EDFDF" w14:textId="77777777" w:rsidTr="0093239C">
        <w:trPr>
          <w:cantSplit/>
        </w:trPr>
        <w:tc>
          <w:tcPr>
            <w:tcW w:w="3861" w:type="dxa"/>
          </w:tcPr>
          <w:p w14:paraId="2D4D695A" w14:textId="77777777" w:rsidR="00B022FA" w:rsidRPr="00FD5FF3" w:rsidRDefault="00B022FA" w:rsidP="00B022FA">
            <w:pPr>
              <w:spacing w:line="240" w:lineRule="atLeast"/>
              <w:ind w:left="168" w:right="-105" w:hanging="168"/>
              <w:rPr>
                <w:rFonts w:cs="Times New Roman"/>
                <w:b/>
                <w:bCs/>
                <w:sz w:val="20"/>
              </w:rPr>
            </w:pPr>
            <w:r w:rsidRPr="00FD5FF3">
              <w:rPr>
                <w:rFonts w:cs="Times New Roman"/>
                <w:b/>
                <w:bCs/>
                <w:sz w:val="20"/>
              </w:rPr>
              <w:t>Carrying amount - Fair value</w:t>
            </w:r>
          </w:p>
        </w:tc>
        <w:tc>
          <w:tcPr>
            <w:tcW w:w="1170" w:type="dxa"/>
            <w:vAlign w:val="bottom"/>
          </w:tcPr>
          <w:p w14:paraId="0DCF7578" w14:textId="3306D34E" w:rsidR="00B022FA" w:rsidRPr="00B022FA" w:rsidRDefault="00B022FA" w:rsidP="00B022FA">
            <w:pPr>
              <w:tabs>
                <w:tab w:val="decimal" w:pos="974"/>
              </w:tabs>
              <w:spacing w:line="240" w:lineRule="atLeast"/>
              <w:ind w:left="-119" w:right="-137"/>
              <w:rPr>
                <w:rFonts w:eastAsia="AngsanaNew" w:cs="Times New Roman"/>
                <w:b/>
                <w:bCs/>
                <w:color w:val="000000" w:themeColor="text1"/>
                <w:sz w:val="20"/>
                <w:lang w:eastAsia="en-GB"/>
              </w:rPr>
            </w:pPr>
            <w:r w:rsidRPr="00B022FA">
              <w:rPr>
                <w:rFonts w:eastAsia="AngsanaNew" w:cs="Times New Roman"/>
                <w:b/>
                <w:bCs/>
                <w:color w:val="000000" w:themeColor="text1"/>
                <w:sz w:val="20"/>
                <w:cs/>
                <w:lang w:eastAsia="en-GB" w:bidi="th-TH"/>
              </w:rPr>
              <w:t>2</w:t>
            </w:r>
            <w:r w:rsidRPr="00B022FA">
              <w:rPr>
                <w:rFonts w:eastAsia="AngsanaNew" w:cs="Times New Roman"/>
                <w:b/>
                <w:bCs/>
                <w:color w:val="000000" w:themeColor="text1"/>
                <w:sz w:val="20"/>
                <w:lang w:eastAsia="en-GB"/>
              </w:rPr>
              <w:t>,</w:t>
            </w:r>
            <w:r w:rsidRPr="00B022FA">
              <w:rPr>
                <w:rFonts w:eastAsia="AngsanaNew" w:cs="Times New Roman"/>
                <w:b/>
                <w:bCs/>
                <w:color w:val="000000" w:themeColor="text1"/>
                <w:sz w:val="20"/>
                <w:cs/>
                <w:lang w:eastAsia="en-GB" w:bidi="th-TH"/>
              </w:rPr>
              <w:t>134</w:t>
            </w:r>
            <w:r w:rsidRPr="00B022FA">
              <w:rPr>
                <w:rFonts w:eastAsia="AngsanaNew" w:cs="Times New Roman"/>
                <w:b/>
                <w:bCs/>
                <w:color w:val="000000" w:themeColor="text1"/>
                <w:sz w:val="20"/>
                <w:lang w:eastAsia="en-GB"/>
              </w:rPr>
              <w:t>,</w:t>
            </w:r>
            <w:r w:rsidRPr="00B022FA">
              <w:rPr>
                <w:rFonts w:eastAsia="AngsanaNew" w:cs="Times New Roman"/>
                <w:b/>
                <w:bCs/>
                <w:color w:val="000000" w:themeColor="text1"/>
                <w:sz w:val="20"/>
                <w:cs/>
                <w:lang w:eastAsia="en-GB" w:bidi="th-TH"/>
              </w:rPr>
              <w:t>888</w:t>
            </w:r>
          </w:p>
        </w:tc>
        <w:tc>
          <w:tcPr>
            <w:tcW w:w="270" w:type="dxa"/>
          </w:tcPr>
          <w:p w14:paraId="6ADA32EA" w14:textId="77777777" w:rsidR="00B022FA" w:rsidRPr="00FD5FF3" w:rsidRDefault="00B022FA" w:rsidP="00B022FA">
            <w:pPr>
              <w:tabs>
                <w:tab w:val="decimal" w:pos="871"/>
              </w:tabs>
              <w:spacing w:line="240" w:lineRule="atLeast"/>
              <w:ind w:left="-119" w:right="-137"/>
              <w:rPr>
                <w:rFonts w:cs="Times New Roman"/>
                <w:b/>
                <w:bCs/>
                <w:sz w:val="20"/>
              </w:rPr>
            </w:pPr>
          </w:p>
        </w:tc>
        <w:tc>
          <w:tcPr>
            <w:tcW w:w="1080" w:type="dxa"/>
          </w:tcPr>
          <w:p w14:paraId="4FE02F4C" w14:textId="12D863E0" w:rsidR="00B022FA" w:rsidRPr="00FD5FF3" w:rsidRDefault="00B022FA" w:rsidP="00B022FA">
            <w:pPr>
              <w:tabs>
                <w:tab w:val="decimal" w:pos="884"/>
              </w:tabs>
              <w:spacing w:line="240" w:lineRule="atLeast"/>
              <w:ind w:left="-119" w:right="-137"/>
              <w:rPr>
                <w:rFonts w:cs="Times New Roman"/>
                <w:b/>
                <w:bCs/>
                <w:sz w:val="20"/>
              </w:rPr>
            </w:pPr>
            <w:r w:rsidRPr="0093239C">
              <w:rPr>
                <w:rFonts w:eastAsia="AngsanaNew" w:cs="Times New Roman"/>
                <w:b/>
                <w:bCs/>
                <w:color w:val="000000" w:themeColor="text1"/>
                <w:sz w:val="20"/>
                <w:lang w:eastAsia="en-GB"/>
              </w:rPr>
              <w:t>-</w:t>
            </w:r>
          </w:p>
        </w:tc>
        <w:tc>
          <w:tcPr>
            <w:tcW w:w="270" w:type="dxa"/>
          </w:tcPr>
          <w:p w14:paraId="66834CDA" w14:textId="77777777" w:rsidR="00B022FA" w:rsidRPr="00FD5FF3" w:rsidRDefault="00B022FA" w:rsidP="00B022FA">
            <w:pPr>
              <w:tabs>
                <w:tab w:val="decimal" w:pos="871"/>
              </w:tabs>
              <w:spacing w:line="240" w:lineRule="atLeast"/>
              <w:ind w:left="-119" w:right="-137"/>
              <w:rPr>
                <w:rFonts w:cs="Times New Roman"/>
                <w:b/>
                <w:bCs/>
                <w:sz w:val="20"/>
              </w:rPr>
            </w:pPr>
          </w:p>
        </w:tc>
        <w:tc>
          <w:tcPr>
            <w:tcW w:w="1080" w:type="dxa"/>
            <w:vAlign w:val="bottom"/>
          </w:tcPr>
          <w:p w14:paraId="562823A8" w14:textId="1BB6D6BD" w:rsidR="00B022FA" w:rsidRPr="00FD5FF3" w:rsidRDefault="00B022FA" w:rsidP="00B022FA">
            <w:pPr>
              <w:tabs>
                <w:tab w:val="decimal" w:pos="874"/>
              </w:tabs>
              <w:spacing w:line="240" w:lineRule="atLeast"/>
              <w:ind w:left="-119" w:right="-137"/>
              <w:rPr>
                <w:rFonts w:cs="Times New Roman"/>
                <w:b/>
                <w:bCs/>
                <w:sz w:val="20"/>
              </w:rPr>
            </w:pPr>
            <w:r w:rsidRPr="00B022FA">
              <w:rPr>
                <w:rFonts w:cs="Times New Roman"/>
                <w:b/>
                <w:bCs/>
                <w:sz w:val="20"/>
              </w:rPr>
              <w:t>12,068</w:t>
            </w:r>
          </w:p>
        </w:tc>
        <w:tc>
          <w:tcPr>
            <w:tcW w:w="270" w:type="dxa"/>
          </w:tcPr>
          <w:p w14:paraId="5CECC36A" w14:textId="77777777" w:rsidR="00B022FA" w:rsidRPr="00FD5FF3" w:rsidRDefault="00B022FA" w:rsidP="00B022FA">
            <w:pPr>
              <w:tabs>
                <w:tab w:val="decimal" w:pos="871"/>
              </w:tabs>
              <w:spacing w:line="240" w:lineRule="atLeast"/>
              <w:ind w:left="-119" w:right="-137"/>
              <w:rPr>
                <w:rFonts w:cs="Times New Roman"/>
                <w:b/>
                <w:bCs/>
                <w:sz w:val="20"/>
              </w:rPr>
            </w:pPr>
          </w:p>
        </w:tc>
        <w:tc>
          <w:tcPr>
            <w:tcW w:w="1196" w:type="dxa"/>
          </w:tcPr>
          <w:p w14:paraId="02119C1E" w14:textId="67F4CFCB" w:rsidR="00B022FA" w:rsidRPr="00FD5FF3" w:rsidRDefault="00B022FA" w:rsidP="00B022FA">
            <w:pPr>
              <w:tabs>
                <w:tab w:val="decimal" w:pos="971"/>
              </w:tabs>
              <w:spacing w:line="240" w:lineRule="atLeast"/>
              <w:ind w:left="-119" w:right="-137"/>
              <w:rPr>
                <w:rFonts w:cs="Times New Roman"/>
                <w:b/>
                <w:bCs/>
                <w:sz w:val="20"/>
              </w:rPr>
            </w:pPr>
            <w:r w:rsidRPr="00B022FA">
              <w:rPr>
                <w:rFonts w:cs="Times New Roman"/>
                <w:b/>
                <w:bCs/>
                <w:sz w:val="20"/>
              </w:rPr>
              <w:t>2,146,956</w:t>
            </w:r>
          </w:p>
        </w:tc>
      </w:tr>
      <w:tr w:rsidR="00B022FA" w:rsidRPr="0012708E" w14:paraId="0C842BA8" w14:textId="77777777" w:rsidTr="0093239C">
        <w:trPr>
          <w:cantSplit/>
        </w:trPr>
        <w:tc>
          <w:tcPr>
            <w:tcW w:w="3861" w:type="dxa"/>
          </w:tcPr>
          <w:p w14:paraId="01FF57F7" w14:textId="7AEE986F" w:rsidR="00B022FA" w:rsidRPr="0093239C" w:rsidRDefault="00B022FA" w:rsidP="00B022FA">
            <w:pPr>
              <w:rPr>
                <w:rFonts w:cs="Times New Roman"/>
                <w:sz w:val="14"/>
                <w:szCs w:val="14"/>
              </w:rPr>
            </w:pPr>
          </w:p>
        </w:tc>
        <w:tc>
          <w:tcPr>
            <w:tcW w:w="1170" w:type="dxa"/>
          </w:tcPr>
          <w:p w14:paraId="3BDE6324" w14:textId="77777777" w:rsidR="00B022FA" w:rsidRPr="0012708E" w:rsidRDefault="00B022FA" w:rsidP="00B022FA">
            <w:pPr>
              <w:tabs>
                <w:tab w:val="decimal" w:pos="974"/>
              </w:tabs>
              <w:spacing w:line="240" w:lineRule="atLeast"/>
              <w:ind w:left="-119" w:right="-137"/>
              <w:rPr>
                <w:rFonts w:eastAsia="AngsanaNew" w:cs="Times New Roman"/>
                <w:sz w:val="20"/>
                <w:highlight w:val="cyan"/>
                <w:lang w:eastAsia="en-GB"/>
              </w:rPr>
            </w:pPr>
          </w:p>
        </w:tc>
        <w:tc>
          <w:tcPr>
            <w:tcW w:w="270" w:type="dxa"/>
          </w:tcPr>
          <w:p w14:paraId="5D8E2FB3" w14:textId="77777777" w:rsidR="00B022FA" w:rsidRPr="0012708E" w:rsidRDefault="00B022FA" w:rsidP="00B022FA">
            <w:pPr>
              <w:tabs>
                <w:tab w:val="decimal" w:pos="871"/>
              </w:tabs>
              <w:spacing w:line="240" w:lineRule="atLeast"/>
              <w:ind w:left="-119" w:right="-137"/>
              <w:rPr>
                <w:rFonts w:eastAsia="AngsanaNew" w:cs="Times New Roman"/>
                <w:sz w:val="20"/>
                <w:highlight w:val="cyan"/>
                <w:lang w:eastAsia="en-GB"/>
              </w:rPr>
            </w:pPr>
          </w:p>
        </w:tc>
        <w:tc>
          <w:tcPr>
            <w:tcW w:w="1080" w:type="dxa"/>
          </w:tcPr>
          <w:p w14:paraId="32C8CBC8" w14:textId="77777777" w:rsidR="00B022FA" w:rsidRPr="0012708E" w:rsidRDefault="00B022FA" w:rsidP="00B022FA">
            <w:pPr>
              <w:tabs>
                <w:tab w:val="decimal" w:pos="884"/>
              </w:tabs>
              <w:spacing w:line="240" w:lineRule="atLeast"/>
              <w:ind w:left="-119" w:right="-137"/>
              <w:rPr>
                <w:rFonts w:eastAsia="AngsanaNew" w:cs="Times New Roman"/>
                <w:sz w:val="20"/>
                <w:highlight w:val="cyan"/>
                <w:lang w:eastAsia="en-GB"/>
              </w:rPr>
            </w:pPr>
          </w:p>
        </w:tc>
        <w:tc>
          <w:tcPr>
            <w:tcW w:w="270" w:type="dxa"/>
          </w:tcPr>
          <w:p w14:paraId="5C3E84C2" w14:textId="77777777" w:rsidR="00B022FA" w:rsidRPr="0012708E" w:rsidRDefault="00B022FA" w:rsidP="00B022FA">
            <w:pPr>
              <w:tabs>
                <w:tab w:val="decimal" w:pos="871"/>
              </w:tabs>
              <w:spacing w:line="240" w:lineRule="atLeast"/>
              <w:ind w:left="-119" w:right="-137"/>
              <w:rPr>
                <w:rFonts w:eastAsia="AngsanaNew" w:cs="Times New Roman"/>
                <w:sz w:val="20"/>
                <w:highlight w:val="cyan"/>
                <w:lang w:eastAsia="en-GB"/>
              </w:rPr>
            </w:pPr>
          </w:p>
        </w:tc>
        <w:tc>
          <w:tcPr>
            <w:tcW w:w="1080" w:type="dxa"/>
          </w:tcPr>
          <w:p w14:paraId="6577DCCB" w14:textId="77777777" w:rsidR="00B022FA" w:rsidRPr="0012708E" w:rsidRDefault="00B022FA" w:rsidP="00B022FA">
            <w:pPr>
              <w:tabs>
                <w:tab w:val="decimal" w:pos="874"/>
              </w:tabs>
              <w:spacing w:line="240" w:lineRule="atLeast"/>
              <w:ind w:left="-119" w:right="-137"/>
              <w:rPr>
                <w:rFonts w:eastAsia="AngsanaNew" w:cs="Times New Roman"/>
                <w:sz w:val="20"/>
                <w:highlight w:val="cyan"/>
                <w:lang w:eastAsia="en-GB"/>
              </w:rPr>
            </w:pPr>
          </w:p>
        </w:tc>
        <w:tc>
          <w:tcPr>
            <w:tcW w:w="270" w:type="dxa"/>
          </w:tcPr>
          <w:p w14:paraId="425E3B2D" w14:textId="77777777" w:rsidR="00B022FA" w:rsidRPr="0012708E" w:rsidRDefault="00B022FA" w:rsidP="00B022FA">
            <w:pPr>
              <w:tabs>
                <w:tab w:val="decimal" w:pos="871"/>
              </w:tabs>
              <w:spacing w:line="240" w:lineRule="atLeast"/>
              <w:ind w:left="-119" w:right="-137"/>
              <w:rPr>
                <w:rFonts w:eastAsia="AngsanaNew" w:cs="Times New Roman"/>
                <w:sz w:val="20"/>
                <w:highlight w:val="cyan"/>
                <w:lang w:eastAsia="en-GB"/>
              </w:rPr>
            </w:pPr>
          </w:p>
        </w:tc>
        <w:tc>
          <w:tcPr>
            <w:tcW w:w="1196" w:type="dxa"/>
          </w:tcPr>
          <w:p w14:paraId="3411089D" w14:textId="77777777" w:rsidR="00B022FA" w:rsidRPr="0012708E" w:rsidRDefault="00B022FA" w:rsidP="00B022FA">
            <w:pPr>
              <w:tabs>
                <w:tab w:val="decimal" w:pos="971"/>
              </w:tabs>
              <w:spacing w:line="240" w:lineRule="atLeast"/>
              <w:ind w:left="-119" w:right="-137"/>
              <w:rPr>
                <w:rFonts w:eastAsia="AngsanaNew" w:cs="Times New Roman"/>
                <w:sz w:val="20"/>
                <w:highlight w:val="cyan"/>
                <w:lang w:eastAsia="en-GB"/>
              </w:rPr>
            </w:pPr>
          </w:p>
        </w:tc>
      </w:tr>
      <w:tr w:rsidR="00B022FA" w:rsidRPr="0012708E" w14:paraId="25B55E9E" w14:textId="77777777" w:rsidTr="0093239C">
        <w:trPr>
          <w:cantSplit/>
        </w:trPr>
        <w:tc>
          <w:tcPr>
            <w:tcW w:w="3861" w:type="dxa"/>
            <w:vAlign w:val="center"/>
          </w:tcPr>
          <w:p w14:paraId="08E2EA94" w14:textId="0DD5E23D" w:rsidR="00B022FA" w:rsidRPr="0012708E" w:rsidRDefault="00B022FA" w:rsidP="00B022FA">
            <w:pPr>
              <w:tabs>
                <w:tab w:val="decimal" w:pos="516"/>
              </w:tabs>
              <w:spacing w:line="240" w:lineRule="atLeast"/>
              <w:jc w:val="thaiDistribute"/>
              <w:rPr>
                <w:rFonts w:cs="Times New Roman"/>
                <w:b/>
                <w:bCs/>
                <w:i/>
                <w:iCs/>
                <w:spacing w:val="-2"/>
                <w:sz w:val="20"/>
              </w:rPr>
            </w:pPr>
            <w:r w:rsidRPr="0012708E">
              <w:rPr>
                <w:rFonts w:cs="Times New Roman"/>
                <w:b/>
                <w:bCs/>
                <w:i/>
                <w:iCs/>
                <w:spacing w:val="-2"/>
                <w:sz w:val="20"/>
              </w:rPr>
              <w:t>Loans to customers and accrued interest</w:t>
            </w:r>
          </w:p>
        </w:tc>
        <w:tc>
          <w:tcPr>
            <w:tcW w:w="1170" w:type="dxa"/>
            <w:vAlign w:val="bottom"/>
          </w:tcPr>
          <w:p w14:paraId="044DEBCA" w14:textId="77777777" w:rsidR="00B022FA" w:rsidRPr="0012708E" w:rsidRDefault="00B022FA" w:rsidP="00B022FA">
            <w:pPr>
              <w:tabs>
                <w:tab w:val="decimal" w:pos="974"/>
              </w:tabs>
              <w:spacing w:line="240" w:lineRule="atLeast"/>
              <w:ind w:left="-119" w:right="-137"/>
              <w:rPr>
                <w:rFonts w:cs="Times New Roman"/>
                <w:sz w:val="20"/>
              </w:rPr>
            </w:pPr>
          </w:p>
        </w:tc>
        <w:tc>
          <w:tcPr>
            <w:tcW w:w="270" w:type="dxa"/>
            <w:vAlign w:val="bottom"/>
          </w:tcPr>
          <w:p w14:paraId="3C5B4474"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080" w:type="dxa"/>
            <w:vAlign w:val="bottom"/>
          </w:tcPr>
          <w:p w14:paraId="145DE618" w14:textId="77777777" w:rsidR="00B022FA" w:rsidRPr="0012708E" w:rsidRDefault="00B022FA" w:rsidP="00B022FA">
            <w:pPr>
              <w:tabs>
                <w:tab w:val="decimal" w:pos="884"/>
              </w:tabs>
              <w:spacing w:line="240" w:lineRule="atLeast"/>
              <w:ind w:left="-119" w:right="-137"/>
              <w:rPr>
                <w:rFonts w:cs="Times New Roman"/>
                <w:sz w:val="20"/>
              </w:rPr>
            </w:pPr>
          </w:p>
        </w:tc>
        <w:tc>
          <w:tcPr>
            <w:tcW w:w="270" w:type="dxa"/>
            <w:vAlign w:val="bottom"/>
          </w:tcPr>
          <w:p w14:paraId="7150D2EC"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080" w:type="dxa"/>
            <w:vAlign w:val="bottom"/>
          </w:tcPr>
          <w:p w14:paraId="44B8AE61" w14:textId="77777777" w:rsidR="00B022FA" w:rsidRPr="0012708E" w:rsidRDefault="00B022FA" w:rsidP="00B022FA">
            <w:pPr>
              <w:tabs>
                <w:tab w:val="decimal" w:pos="874"/>
              </w:tabs>
              <w:spacing w:line="240" w:lineRule="atLeast"/>
              <w:ind w:left="-119" w:right="-137"/>
              <w:rPr>
                <w:rFonts w:cs="Times New Roman"/>
                <w:sz w:val="20"/>
              </w:rPr>
            </w:pPr>
          </w:p>
        </w:tc>
        <w:tc>
          <w:tcPr>
            <w:tcW w:w="270" w:type="dxa"/>
            <w:vAlign w:val="bottom"/>
          </w:tcPr>
          <w:p w14:paraId="7C06A8CF"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196" w:type="dxa"/>
            <w:vAlign w:val="bottom"/>
          </w:tcPr>
          <w:p w14:paraId="26870AC8" w14:textId="77777777" w:rsidR="00B022FA" w:rsidRPr="0012708E" w:rsidRDefault="00B022FA" w:rsidP="00B022FA">
            <w:pPr>
              <w:tabs>
                <w:tab w:val="decimal" w:pos="971"/>
              </w:tabs>
              <w:spacing w:line="240" w:lineRule="atLeast"/>
              <w:ind w:left="-119" w:right="-137"/>
              <w:rPr>
                <w:rFonts w:cs="Times New Roman"/>
                <w:sz w:val="20"/>
              </w:rPr>
            </w:pPr>
          </w:p>
        </w:tc>
      </w:tr>
      <w:tr w:rsidR="00B022FA" w:rsidRPr="0012708E" w14:paraId="55F60D3D" w14:textId="77777777" w:rsidTr="0093239C">
        <w:trPr>
          <w:cantSplit/>
        </w:trPr>
        <w:tc>
          <w:tcPr>
            <w:tcW w:w="3861" w:type="dxa"/>
          </w:tcPr>
          <w:p w14:paraId="20228F63" w14:textId="60D96A51" w:rsidR="00B022FA" w:rsidRPr="0012708E" w:rsidRDefault="00B022FA" w:rsidP="00B022FA">
            <w:pPr>
              <w:spacing w:line="240" w:lineRule="atLeast"/>
              <w:jc w:val="thaiDistribute"/>
              <w:rPr>
                <w:rFonts w:cs="Times New Roman"/>
                <w:b/>
                <w:bCs/>
                <w:i/>
                <w:iCs/>
                <w:spacing w:val="-2"/>
                <w:sz w:val="20"/>
              </w:rPr>
            </w:pPr>
            <w:r w:rsidRPr="0012708E">
              <w:rPr>
                <w:rFonts w:cs="Times New Roman"/>
                <w:b/>
                <w:bCs/>
                <w:i/>
                <w:iCs/>
                <w:spacing w:val="-2"/>
                <w:sz w:val="20"/>
              </w:rPr>
              <w:t xml:space="preserve">   receivables and undue interest receivables </w:t>
            </w:r>
          </w:p>
        </w:tc>
        <w:tc>
          <w:tcPr>
            <w:tcW w:w="1170" w:type="dxa"/>
          </w:tcPr>
          <w:p w14:paraId="68E37BC4" w14:textId="77777777" w:rsidR="00B022FA" w:rsidRPr="0012708E" w:rsidRDefault="00B022FA" w:rsidP="00B022FA">
            <w:pPr>
              <w:tabs>
                <w:tab w:val="decimal" w:pos="974"/>
              </w:tabs>
              <w:spacing w:line="240" w:lineRule="atLeast"/>
              <w:ind w:left="-119" w:right="-137"/>
              <w:rPr>
                <w:rFonts w:cs="Times New Roman"/>
                <w:sz w:val="20"/>
                <w:highlight w:val="cyan"/>
                <w:rtl/>
                <w:cs/>
              </w:rPr>
            </w:pPr>
          </w:p>
        </w:tc>
        <w:tc>
          <w:tcPr>
            <w:tcW w:w="270" w:type="dxa"/>
          </w:tcPr>
          <w:p w14:paraId="7A0FEDE2"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080" w:type="dxa"/>
          </w:tcPr>
          <w:p w14:paraId="5025F594" w14:textId="77777777" w:rsidR="00B022FA" w:rsidRPr="0012708E" w:rsidRDefault="00B022FA" w:rsidP="00B022FA">
            <w:pPr>
              <w:tabs>
                <w:tab w:val="decimal" w:pos="884"/>
              </w:tabs>
              <w:spacing w:line="240" w:lineRule="atLeast"/>
              <w:ind w:left="-119" w:right="-137"/>
              <w:rPr>
                <w:rFonts w:cs="Times New Roman"/>
                <w:sz w:val="20"/>
                <w:highlight w:val="cyan"/>
              </w:rPr>
            </w:pPr>
          </w:p>
        </w:tc>
        <w:tc>
          <w:tcPr>
            <w:tcW w:w="270" w:type="dxa"/>
          </w:tcPr>
          <w:p w14:paraId="5B4B1FFB"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080" w:type="dxa"/>
          </w:tcPr>
          <w:p w14:paraId="6C16CBA1" w14:textId="77777777" w:rsidR="00B022FA" w:rsidRPr="0012708E" w:rsidRDefault="00B022FA" w:rsidP="00B022FA">
            <w:pPr>
              <w:tabs>
                <w:tab w:val="decimal" w:pos="874"/>
              </w:tabs>
              <w:spacing w:line="240" w:lineRule="atLeast"/>
              <w:ind w:left="-119" w:right="-137"/>
              <w:rPr>
                <w:rFonts w:cs="Times New Roman"/>
                <w:sz w:val="20"/>
                <w:highlight w:val="cyan"/>
              </w:rPr>
            </w:pPr>
          </w:p>
        </w:tc>
        <w:tc>
          <w:tcPr>
            <w:tcW w:w="270" w:type="dxa"/>
          </w:tcPr>
          <w:p w14:paraId="418ECB76" w14:textId="77777777" w:rsidR="00B022FA" w:rsidRPr="0012708E" w:rsidRDefault="00B022FA" w:rsidP="00B022FA">
            <w:pPr>
              <w:tabs>
                <w:tab w:val="decimal" w:pos="871"/>
              </w:tabs>
              <w:spacing w:line="240" w:lineRule="atLeast"/>
              <w:ind w:left="-119" w:right="-137"/>
              <w:rPr>
                <w:rFonts w:cs="Times New Roman"/>
                <w:sz w:val="20"/>
                <w:highlight w:val="cyan"/>
              </w:rPr>
            </w:pPr>
          </w:p>
        </w:tc>
        <w:tc>
          <w:tcPr>
            <w:tcW w:w="1196" w:type="dxa"/>
          </w:tcPr>
          <w:p w14:paraId="1E203DF8" w14:textId="77777777" w:rsidR="00B022FA" w:rsidRPr="0012708E" w:rsidRDefault="00B022FA" w:rsidP="00B022FA">
            <w:pPr>
              <w:tabs>
                <w:tab w:val="decimal" w:pos="971"/>
              </w:tabs>
              <w:spacing w:line="240" w:lineRule="atLeast"/>
              <w:ind w:left="-119" w:right="-137"/>
              <w:rPr>
                <w:rFonts w:eastAsia="AngsanaNew" w:cs="Times New Roman"/>
                <w:sz w:val="20"/>
                <w:highlight w:val="cyan"/>
                <w:lang w:eastAsia="en-GB"/>
              </w:rPr>
            </w:pPr>
          </w:p>
        </w:tc>
      </w:tr>
      <w:tr w:rsidR="00C3085A" w:rsidRPr="0012708E" w14:paraId="63BA671E" w14:textId="77777777" w:rsidTr="0093239C">
        <w:trPr>
          <w:cantSplit/>
        </w:trPr>
        <w:tc>
          <w:tcPr>
            <w:tcW w:w="3861" w:type="dxa"/>
          </w:tcPr>
          <w:p w14:paraId="3C1A0BAE" w14:textId="77777777" w:rsidR="00C3085A" w:rsidRPr="0012708E" w:rsidRDefault="00C3085A" w:rsidP="00C3085A">
            <w:pPr>
              <w:spacing w:line="240" w:lineRule="atLeast"/>
              <w:ind w:left="168" w:right="-105" w:hanging="168"/>
              <w:rPr>
                <w:rFonts w:cs="Times New Roman"/>
                <w:sz w:val="20"/>
                <w:szCs w:val="18"/>
              </w:rPr>
            </w:pPr>
            <w:r w:rsidRPr="0012708E">
              <w:rPr>
                <w:rFonts w:cs="Times New Roman"/>
                <w:sz w:val="20"/>
                <w:szCs w:val="18"/>
              </w:rPr>
              <w:t>Current</w:t>
            </w:r>
          </w:p>
        </w:tc>
        <w:tc>
          <w:tcPr>
            <w:tcW w:w="1170" w:type="dxa"/>
          </w:tcPr>
          <w:p w14:paraId="5F5CDB9C" w14:textId="74426265" w:rsidR="00C3085A" w:rsidRPr="0093239C" w:rsidRDefault="00C3085A" w:rsidP="00C3085A">
            <w:pPr>
              <w:tabs>
                <w:tab w:val="decimal" w:pos="974"/>
              </w:tabs>
              <w:spacing w:line="240" w:lineRule="atLeast"/>
              <w:ind w:left="-119" w:right="-137"/>
              <w:rPr>
                <w:rFonts w:cs="Times New Roman"/>
                <w:sz w:val="20"/>
                <w:szCs w:val="18"/>
                <w:rtl/>
                <w:cs/>
                <w:lang w:bidi="th-TH"/>
              </w:rPr>
            </w:pPr>
            <w:r w:rsidRPr="002F0796">
              <w:rPr>
                <w:rFonts w:cs="Times New Roman"/>
                <w:sz w:val="20"/>
                <w:szCs w:val="18"/>
              </w:rPr>
              <w:t>137,952,450</w:t>
            </w:r>
          </w:p>
        </w:tc>
        <w:tc>
          <w:tcPr>
            <w:tcW w:w="270" w:type="dxa"/>
          </w:tcPr>
          <w:p w14:paraId="0861CA0A" w14:textId="77777777" w:rsidR="00C3085A" w:rsidRPr="0093239C" w:rsidRDefault="00C3085A" w:rsidP="00C3085A">
            <w:pPr>
              <w:tabs>
                <w:tab w:val="decimal" w:pos="871"/>
              </w:tabs>
              <w:spacing w:line="240" w:lineRule="atLeast"/>
              <w:ind w:left="-119" w:right="-137"/>
              <w:rPr>
                <w:rFonts w:cs="Times New Roman"/>
                <w:sz w:val="20"/>
                <w:szCs w:val="18"/>
              </w:rPr>
            </w:pPr>
          </w:p>
        </w:tc>
        <w:tc>
          <w:tcPr>
            <w:tcW w:w="1080" w:type="dxa"/>
          </w:tcPr>
          <w:p w14:paraId="2A90975C" w14:textId="31C5BFBE" w:rsidR="00C3085A" w:rsidRPr="0093239C" w:rsidRDefault="00C3085A" w:rsidP="00C3085A">
            <w:pPr>
              <w:tabs>
                <w:tab w:val="decimal" w:pos="883"/>
              </w:tabs>
              <w:spacing w:line="240" w:lineRule="atLeast"/>
              <w:ind w:left="-119" w:right="-137"/>
              <w:rPr>
                <w:rFonts w:cs="Times New Roman"/>
                <w:sz w:val="20"/>
                <w:szCs w:val="18"/>
                <w:lang w:bidi="th-TH"/>
              </w:rPr>
            </w:pPr>
            <w:r w:rsidRPr="00BA144F">
              <w:rPr>
                <w:rFonts w:cs="Times New Roman"/>
                <w:sz w:val="20"/>
                <w:szCs w:val="18"/>
              </w:rPr>
              <w:t>10,587,032</w:t>
            </w:r>
          </w:p>
        </w:tc>
        <w:tc>
          <w:tcPr>
            <w:tcW w:w="270" w:type="dxa"/>
          </w:tcPr>
          <w:p w14:paraId="080B60F8"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080" w:type="dxa"/>
          </w:tcPr>
          <w:p w14:paraId="3793B494" w14:textId="0A59AA07" w:rsidR="00C3085A" w:rsidRPr="0093239C" w:rsidRDefault="00C3085A" w:rsidP="00C3085A">
            <w:pPr>
              <w:tabs>
                <w:tab w:val="decimal" w:pos="884"/>
              </w:tabs>
              <w:spacing w:line="240" w:lineRule="atLeast"/>
              <w:ind w:left="-119" w:right="-137"/>
              <w:rPr>
                <w:rFonts w:cs="Times New Roman"/>
                <w:sz w:val="20"/>
                <w:szCs w:val="18"/>
                <w:lang w:bidi="th-TH"/>
              </w:rPr>
            </w:pPr>
            <w:r w:rsidRPr="00BA144F">
              <w:rPr>
                <w:rFonts w:cs="Times New Roman"/>
                <w:sz w:val="20"/>
                <w:szCs w:val="18"/>
              </w:rPr>
              <w:t>345,927</w:t>
            </w:r>
          </w:p>
        </w:tc>
        <w:tc>
          <w:tcPr>
            <w:tcW w:w="270" w:type="dxa"/>
          </w:tcPr>
          <w:p w14:paraId="38836B3B"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196" w:type="dxa"/>
          </w:tcPr>
          <w:p w14:paraId="24B58BA1" w14:textId="2CDC8564" w:rsidR="00C3085A" w:rsidRPr="0093239C" w:rsidRDefault="00C3085A" w:rsidP="00C3085A">
            <w:pPr>
              <w:tabs>
                <w:tab w:val="decimal" w:pos="971"/>
              </w:tabs>
              <w:spacing w:line="240" w:lineRule="atLeast"/>
              <w:ind w:left="-119" w:right="-137"/>
              <w:rPr>
                <w:rFonts w:cs="Times New Roman"/>
                <w:sz w:val="20"/>
                <w:szCs w:val="18"/>
                <w:rtl/>
                <w:cs/>
              </w:rPr>
            </w:pPr>
            <w:r w:rsidRPr="00BA144F">
              <w:rPr>
                <w:rFonts w:cs="Times New Roman"/>
                <w:sz w:val="20"/>
                <w:szCs w:val="18"/>
              </w:rPr>
              <w:t>148,885,409</w:t>
            </w:r>
          </w:p>
        </w:tc>
      </w:tr>
      <w:tr w:rsidR="00C3085A" w:rsidRPr="0012708E" w14:paraId="115FF937" w14:textId="77777777" w:rsidTr="0093239C">
        <w:trPr>
          <w:cantSplit/>
        </w:trPr>
        <w:tc>
          <w:tcPr>
            <w:tcW w:w="3861" w:type="dxa"/>
            <w:hideMark/>
          </w:tcPr>
          <w:p w14:paraId="0112DC9E" w14:textId="6F6F1846" w:rsidR="00C3085A" w:rsidRPr="0012708E" w:rsidRDefault="00C3085A" w:rsidP="00C3085A">
            <w:pPr>
              <w:spacing w:line="240" w:lineRule="atLeast"/>
              <w:ind w:left="168" w:right="-105" w:hanging="168"/>
              <w:rPr>
                <w:rFonts w:cs="Times New Roman"/>
                <w:sz w:val="20"/>
                <w:szCs w:val="18"/>
              </w:rPr>
            </w:pPr>
            <w:r w:rsidRPr="0012708E">
              <w:rPr>
                <w:rFonts w:cs="Times New Roman"/>
                <w:sz w:val="20"/>
                <w:szCs w:val="18"/>
              </w:rPr>
              <w:t>Overdue 1 - 30 days</w:t>
            </w:r>
          </w:p>
        </w:tc>
        <w:tc>
          <w:tcPr>
            <w:tcW w:w="1170" w:type="dxa"/>
          </w:tcPr>
          <w:p w14:paraId="466718F8" w14:textId="22F625AC" w:rsidR="00C3085A" w:rsidRPr="0093239C" w:rsidRDefault="00C3085A" w:rsidP="00C3085A">
            <w:pPr>
              <w:tabs>
                <w:tab w:val="decimal" w:pos="974"/>
              </w:tabs>
              <w:spacing w:line="240" w:lineRule="atLeast"/>
              <w:ind w:left="-119" w:right="-137"/>
              <w:rPr>
                <w:rFonts w:cs="Times New Roman"/>
                <w:sz w:val="20"/>
                <w:szCs w:val="18"/>
              </w:rPr>
            </w:pPr>
            <w:r w:rsidRPr="002F0796">
              <w:rPr>
                <w:rFonts w:cs="Times New Roman"/>
                <w:sz w:val="20"/>
                <w:szCs w:val="18"/>
              </w:rPr>
              <w:t>7,059,621</w:t>
            </w:r>
          </w:p>
        </w:tc>
        <w:tc>
          <w:tcPr>
            <w:tcW w:w="270" w:type="dxa"/>
          </w:tcPr>
          <w:p w14:paraId="7C35C512" w14:textId="77777777" w:rsidR="00C3085A" w:rsidRPr="0093239C" w:rsidRDefault="00C3085A" w:rsidP="00C3085A">
            <w:pPr>
              <w:tabs>
                <w:tab w:val="decimal" w:pos="871"/>
              </w:tabs>
              <w:spacing w:line="240" w:lineRule="atLeast"/>
              <w:ind w:left="-119" w:right="-137"/>
              <w:rPr>
                <w:rFonts w:cs="Times New Roman"/>
                <w:sz w:val="20"/>
                <w:szCs w:val="18"/>
              </w:rPr>
            </w:pPr>
          </w:p>
        </w:tc>
        <w:tc>
          <w:tcPr>
            <w:tcW w:w="1080" w:type="dxa"/>
          </w:tcPr>
          <w:p w14:paraId="35D641B8" w14:textId="580FF0E1" w:rsidR="00C3085A" w:rsidRPr="0093239C" w:rsidRDefault="00C3085A" w:rsidP="00C3085A">
            <w:pPr>
              <w:tabs>
                <w:tab w:val="decimal" w:pos="883"/>
              </w:tabs>
              <w:spacing w:line="240" w:lineRule="atLeast"/>
              <w:ind w:left="-119" w:right="-137"/>
              <w:rPr>
                <w:rFonts w:cs="Times New Roman"/>
                <w:sz w:val="20"/>
                <w:szCs w:val="18"/>
                <w:lang w:bidi="th-TH"/>
              </w:rPr>
            </w:pPr>
            <w:r w:rsidRPr="00BA144F">
              <w:rPr>
                <w:rFonts w:cs="Times New Roman"/>
                <w:sz w:val="20"/>
                <w:szCs w:val="18"/>
              </w:rPr>
              <w:t>2,076,019</w:t>
            </w:r>
          </w:p>
        </w:tc>
        <w:tc>
          <w:tcPr>
            <w:tcW w:w="270" w:type="dxa"/>
          </w:tcPr>
          <w:p w14:paraId="77A4052F"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080" w:type="dxa"/>
          </w:tcPr>
          <w:p w14:paraId="6A67D801" w14:textId="7698C6D2" w:rsidR="00C3085A" w:rsidRPr="0093239C" w:rsidRDefault="00C3085A" w:rsidP="00C3085A">
            <w:pPr>
              <w:tabs>
                <w:tab w:val="decimal" w:pos="884"/>
              </w:tabs>
              <w:spacing w:line="240" w:lineRule="atLeast"/>
              <w:ind w:left="-119" w:right="-137"/>
              <w:rPr>
                <w:rFonts w:cs="Times New Roman"/>
                <w:sz w:val="20"/>
                <w:szCs w:val="18"/>
              </w:rPr>
            </w:pPr>
            <w:r w:rsidRPr="00BA144F">
              <w:rPr>
                <w:rFonts w:cs="Times New Roman"/>
                <w:sz w:val="20"/>
                <w:szCs w:val="18"/>
              </w:rPr>
              <w:t>280,920</w:t>
            </w:r>
          </w:p>
        </w:tc>
        <w:tc>
          <w:tcPr>
            <w:tcW w:w="270" w:type="dxa"/>
          </w:tcPr>
          <w:p w14:paraId="2CD688FD"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196" w:type="dxa"/>
          </w:tcPr>
          <w:p w14:paraId="3D521798" w14:textId="23AE5588" w:rsidR="00C3085A" w:rsidRPr="0093239C" w:rsidRDefault="00C3085A" w:rsidP="00C3085A">
            <w:pPr>
              <w:tabs>
                <w:tab w:val="decimal" w:pos="971"/>
              </w:tabs>
              <w:spacing w:line="240" w:lineRule="atLeast"/>
              <w:ind w:left="-119" w:right="-137"/>
              <w:rPr>
                <w:rFonts w:cs="Times New Roman"/>
                <w:sz w:val="20"/>
                <w:szCs w:val="18"/>
              </w:rPr>
            </w:pPr>
            <w:r w:rsidRPr="00BA144F">
              <w:rPr>
                <w:rFonts w:cs="Times New Roman"/>
                <w:sz w:val="20"/>
                <w:szCs w:val="18"/>
              </w:rPr>
              <w:t>9,416,5</w:t>
            </w:r>
            <w:r w:rsidR="007C1766">
              <w:rPr>
                <w:rFonts w:cs="Times New Roman"/>
                <w:sz w:val="20"/>
                <w:szCs w:val="18"/>
              </w:rPr>
              <w:t>60</w:t>
            </w:r>
          </w:p>
        </w:tc>
      </w:tr>
      <w:tr w:rsidR="00C3085A" w:rsidRPr="0012708E" w14:paraId="0619878A" w14:textId="77777777" w:rsidTr="0093239C">
        <w:trPr>
          <w:cantSplit/>
          <w:trHeight w:val="64"/>
        </w:trPr>
        <w:tc>
          <w:tcPr>
            <w:tcW w:w="3861" w:type="dxa"/>
            <w:hideMark/>
          </w:tcPr>
          <w:p w14:paraId="29E8620A" w14:textId="3E4586C8" w:rsidR="00C3085A" w:rsidRPr="0012708E" w:rsidRDefault="00C3085A" w:rsidP="00C3085A">
            <w:pPr>
              <w:spacing w:line="240" w:lineRule="atLeast"/>
              <w:ind w:left="168" w:right="-105" w:hanging="168"/>
              <w:rPr>
                <w:rFonts w:cs="Times New Roman"/>
                <w:sz w:val="20"/>
                <w:szCs w:val="18"/>
              </w:rPr>
            </w:pPr>
            <w:r w:rsidRPr="0012708E">
              <w:rPr>
                <w:rFonts w:cs="Times New Roman"/>
                <w:sz w:val="20"/>
                <w:szCs w:val="18"/>
              </w:rPr>
              <w:t>Overdue 31 - 60 days</w:t>
            </w:r>
          </w:p>
        </w:tc>
        <w:tc>
          <w:tcPr>
            <w:tcW w:w="1440" w:type="dxa"/>
            <w:gridSpan w:val="2"/>
          </w:tcPr>
          <w:p w14:paraId="639B27EC" w14:textId="06984511" w:rsidR="00C3085A" w:rsidRPr="0093239C" w:rsidRDefault="00C3085A" w:rsidP="00C3085A">
            <w:pPr>
              <w:tabs>
                <w:tab w:val="decimal" w:pos="974"/>
              </w:tabs>
              <w:spacing w:line="240" w:lineRule="atLeast"/>
              <w:ind w:left="-119" w:right="-137"/>
              <w:rPr>
                <w:rFonts w:cs="Times New Roman"/>
                <w:sz w:val="20"/>
                <w:szCs w:val="18"/>
              </w:rPr>
            </w:pPr>
            <w:r w:rsidRPr="002F0796">
              <w:rPr>
                <w:rFonts w:cs="Times New Roman"/>
                <w:sz w:val="20"/>
                <w:szCs w:val="18"/>
              </w:rPr>
              <w:t>308,21</w:t>
            </w:r>
            <w:r w:rsidR="007C1766">
              <w:rPr>
                <w:rFonts w:eastAsia="AngsanaNew" w:cs="Times New Roman"/>
                <w:sz w:val="20"/>
                <w:szCs w:val="18"/>
              </w:rPr>
              <w:t>6</w:t>
            </w:r>
            <w:r w:rsidRPr="000E0768">
              <w:rPr>
                <w:rFonts w:eastAsia="AngsanaNew" w:cs="Times New Roman"/>
                <w:color w:val="000000" w:themeColor="text1"/>
                <w:sz w:val="20"/>
                <w:vertAlign w:val="superscript"/>
                <w:lang w:eastAsia="en-GB"/>
              </w:rPr>
              <w:t>(2)</w:t>
            </w:r>
          </w:p>
        </w:tc>
        <w:tc>
          <w:tcPr>
            <w:tcW w:w="1080" w:type="dxa"/>
          </w:tcPr>
          <w:p w14:paraId="52576472" w14:textId="623E91AF" w:rsidR="00C3085A" w:rsidRPr="0093239C" w:rsidRDefault="00C3085A" w:rsidP="00C3085A">
            <w:pPr>
              <w:tabs>
                <w:tab w:val="decimal" w:pos="883"/>
              </w:tabs>
              <w:spacing w:line="240" w:lineRule="atLeast"/>
              <w:ind w:left="-119" w:right="-137"/>
              <w:rPr>
                <w:rFonts w:cs="Times New Roman"/>
                <w:sz w:val="20"/>
                <w:szCs w:val="18"/>
              </w:rPr>
            </w:pPr>
            <w:r w:rsidRPr="00BA144F">
              <w:rPr>
                <w:rFonts w:cs="Times New Roman"/>
                <w:sz w:val="20"/>
                <w:szCs w:val="18"/>
              </w:rPr>
              <w:t>2,141,996</w:t>
            </w:r>
          </w:p>
        </w:tc>
        <w:tc>
          <w:tcPr>
            <w:tcW w:w="270" w:type="dxa"/>
          </w:tcPr>
          <w:p w14:paraId="7DB54FD6"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080" w:type="dxa"/>
          </w:tcPr>
          <w:p w14:paraId="2FC4D08F" w14:textId="1567C85C" w:rsidR="00C3085A" w:rsidRPr="0093239C" w:rsidRDefault="00C3085A" w:rsidP="00C3085A">
            <w:pPr>
              <w:tabs>
                <w:tab w:val="decimal" w:pos="884"/>
              </w:tabs>
              <w:spacing w:line="240" w:lineRule="atLeast"/>
              <w:ind w:left="-119" w:right="-137"/>
              <w:rPr>
                <w:rFonts w:cs="Times New Roman"/>
                <w:sz w:val="20"/>
                <w:szCs w:val="18"/>
              </w:rPr>
            </w:pPr>
            <w:r w:rsidRPr="00BA144F">
              <w:rPr>
                <w:rFonts w:cs="Times New Roman"/>
                <w:sz w:val="20"/>
                <w:szCs w:val="18"/>
              </w:rPr>
              <w:t>339,485</w:t>
            </w:r>
          </w:p>
        </w:tc>
        <w:tc>
          <w:tcPr>
            <w:tcW w:w="270" w:type="dxa"/>
          </w:tcPr>
          <w:p w14:paraId="2C81D5B1"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196" w:type="dxa"/>
          </w:tcPr>
          <w:p w14:paraId="0BEFB5AE" w14:textId="497E2679" w:rsidR="00C3085A" w:rsidRPr="0093239C" w:rsidRDefault="00C3085A" w:rsidP="00C3085A">
            <w:pPr>
              <w:tabs>
                <w:tab w:val="decimal" w:pos="971"/>
              </w:tabs>
              <w:spacing w:line="240" w:lineRule="atLeast"/>
              <w:ind w:left="-119" w:right="-137"/>
              <w:rPr>
                <w:rFonts w:cs="Times New Roman"/>
                <w:sz w:val="20"/>
                <w:szCs w:val="18"/>
              </w:rPr>
            </w:pPr>
            <w:r w:rsidRPr="00BA144F">
              <w:rPr>
                <w:rFonts w:cs="Times New Roman"/>
                <w:sz w:val="20"/>
                <w:szCs w:val="18"/>
              </w:rPr>
              <w:t>2,789,697</w:t>
            </w:r>
          </w:p>
        </w:tc>
      </w:tr>
      <w:tr w:rsidR="00C3085A" w:rsidRPr="0012708E" w14:paraId="736792EA" w14:textId="77777777" w:rsidTr="0093239C">
        <w:trPr>
          <w:cantSplit/>
        </w:trPr>
        <w:tc>
          <w:tcPr>
            <w:tcW w:w="3861" w:type="dxa"/>
          </w:tcPr>
          <w:p w14:paraId="1C717CDF" w14:textId="546A5A7F" w:rsidR="00C3085A" w:rsidRPr="0012708E" w:rsidRDefault="00C3085A" w:rsidP="00C3085A">
            <w:pPr>
              <w:spacing w:line="240" w:lineRule="atLeast"/>
              <w:ind w:left="168" w:right="-105" w:hanging="168"/>
              <w:rPr>
                <w:rFonts w:cs="Times New Roman"/>
                <w:sz w:val="20"/>
                <w:szCs w:val="18"/>
              </w:rPr>
            </w:pPr>
            <w:r w:rsidRPr="0012708E">
              <w:rPr>
                <w:rFonts w:cs="Times New Roman"/>
                <w:sz w:val="20"/>
                <w:szCs w:val="18"/>
              </w:rPr>
              <w:t>Overdue 61 - 90 days</w:t>
            </w:r>
          </w:p>
        </w:tc>
        <w:tc>
          <w:tcPr>
            <w:tcW w:w="1170" w:type="dxa"/>
          </w:tcPr>
          <w:p w14:paraId="7625C1A1" w14:textId="0796BA84" w:rsidR="00C3085A" w:rsidRPr="0093239C" w:rsidRDefault="00C3085A" w:rsidP="00C3085A">
            <w:pPr>
              <w:tabs>
                <w:tab w:val="decimal" w:pos="974"/>
              </w:tabs>
              <w:spacing w:line="240" w:lineRule="atLeast"/>
              <w:ind w:left="-119" w:right="-137"/>
              <w:rPr>
                <w:rFonts w:cs="Times New Roman"/>
                <w:sz w:val="20"/>
                <w:szCs w:val="18"/>
              </w:rPr>
            </w:pPr>
            <w:r w:rsidRPr="0093239C">
              <w:rPr>
                <w:rFonts w:cs="Times New Roman"/>
                <w:sz w:val="20"/>
                <w:szCs w:val="18"/>
                <w:cs/>
                <w:lang w:bidi="th-TH"/>
              </w:rPr>
              <w:t>-</w:t>
            </w:r>
          </w:p>
        </w:tc>
        <w:tc>
          <w:tcPr>
            <w:tcW w:w="270" w:type="dxa"/>
          </w:tcPr>
          <w:p w14:paraId="218236A6" w14:textId="77777777" w:rsidR="00C3085A" w:rsidRPr="0093239C" w:rsidRDefault="00C3085A" w:rsidP="00C3085A">
            <w:pPr>
              <w:tabs>
                <w:tab w:val="decimal" w:pos="871"/>
              </w:tabs>
              <w:spacing w:line="240" w:lineRule="atLeast"/>
              <w:ind w:left="-119" w:right="-137"/>
              <w:rPr>
                <w:rFonts w:cs="Times New Roman"/>
                <w:sz w:val="20"/>
                <w:szCs w:val="18"/>
              </w:rPr>
            </w:pPr>
          </w:p>
        </w:tc>
        <w:tc>
          <w:tcPr>
            <w:tcW w:w="1080" w:type="dxa"/>
          </w:tcPr>
          <w:p w14:paraId="1B774D35" w14:textId="3C7E032A" w:rsidR="00C3085A" w:rsidRPr="0093239C" w:rsidRDefault="00C3085A" w:rsidP="00C3085A">
            <w:pPr>
              <w:tabs>
                <w:tab w:val="decimal" w:pos="883"/>
              </w:tabs>
              <w:spacing w:line="240" w:lineRule="atLeast"/>
              <w:ind w:left="-119" w:right="-137"/>
              <w:rPr>
                <w:rFonts w:cs="Times New Roman"/>
                <w:sz w:val="20"/>
                <w:szCs w:val="18"/>
                <w:cs/>
                <w:lang w:bidi="th-TH"/>
              </w:rPr>
            </w:pPr>
            <w:r w:rsidRPr="00BA144F">
              <w:rPr>
                <w:rFonts w:cs="Times New Roman"/>
                <w:sz w:val="20"/>
                <w:szCs w:val="18"/>
              </w:rPr>
              <w:t>1,665,075</w:t>
            </w:r>
          </w:p>
        </w:tc>
        <w:tc>
          <w:tcPr>
            <w:tcW w:w="270" w:type="dxa"/>
          </w:tcPr>
          <w:p w14:paraId="4AD9A7FF"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080" w:type="dxa"/>
          </w:tcPr>
          <w:p w14:paraId="1B0EAEE4" w14:textId="494C385A" w:rsidR="00C3085A" w:rsidRPr="0093239C" w:rsidRDefault="00C3085A" w:rsidP="00C3085A">
            <w:pPr>
              <w:tabs>
                <w:tab w:val="decimal" w:pos="884"/>
              </w:tabs>
              <w:spacing w:line="240" w:lineRule="atLeast"/>
              <w:ind w:left="-119" w:right="-137"/>
              <w:rPr>
                <w:rFonts w:cs="Times New Roman"/>
                <w:sz w:val="20"/>
                <w:szCs w:val="18"/>
              </w:rPr>
            </w:pPr>
            <w:r w:rsidRPr="00BA144F">
              <w:rPr>
                <w:rFonts w:cs="Times New Roman"/>
                <w:sz w:val="20"/>
                <w:szCs w:val="18"/>
              </w:rPr>
              <w:t>343,493</w:t>
            </w:r>
          </w:p>
        </w:tc>
        <w:tc>
          <w:tcPr>
            <w:tcW w:w="270" w:type="dxa"/>
          </w:tcPr>
          <w:p w14:paraId="1D581EB9"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196" w:type="dxa"/>
          </w:tcPr>
          <w:p w14:paraId="589F5408" w14:textId="1A9E445E" w:rsidR="00C3085A" w:rsidRPr="0093239C" w:rsidRDefault="00C3085A" w:rsidP="00C3085A">
            <w:pPr>
              <w:tabs>
                <w:tab w:val="decimal" w:pos="971"/>
              </w:tabs>
              <w:spacing w:line="240" w:lineRule="atLeast"/>
              <w:ind w:left="-119" w:right="-137"/>
              <w:rPr>
                <w:rFonts w:cs="Times New Roman"/>
                <w:sz w:val="20"/>
                <w:szCs w:val="18"/>
              </w:rPr>
            </w:pPr>
            <w:r w:rsidRPr="00BA144F">
              <w:rPr>
                <w:rFonts w:cs="Times New Roman"/>
                <w:sz w:val="20"/>
                <w:szCs w:val="18"/>
              </w:rPr>
              <w:t>2,008,56</w:t>
            </w:r>
            <w:r w:rsidR="007C1766">
              <w:rPr>
                <w:rFonts w:cs="Times New Roman"/>
                <w:sz w:val="20"/>
                <w:szCs w:val="18"/>
              </w:rPr>
              <w:t>8</w:t>
            </w:r>
          </w:p>
        </w:tc>
      </w:tr>
      <w:tr w:rsidR="00C3085A" w:rsidRPr="0012708E" w14:paraId="60A5C4EF" w14:textId="77777777" w:rsidTr="0093239C">
        <w:trPr>
          <w:cantSplit/>
        </w:trPr>
        <w:tc>
          <w:tcPr>
            <w:tcW w:w="3861" w:type="dxa"/>
            <w:hideMark/>
          </w:tcPr>
          <w:p w14:paraId="677C1D4E" w14:textId="582F03F2" w:rsidR="00C3085A" w:rsidRPr="0012708E" w:rsidRDefault="00C3085A" w:rsidP="00C3085A">
            <w:pPr>
              <w:spacing w:line="240" w:lineRule="atLeast"/>
              <w:ind w:left="168" w:right="-105" w:hanging="168"/>
              <w:rPr>
                <w:rFonts w:cs="Times New Roman"/>
                <w:sz w:val="20"/>
                <w:szCs w:val="18"/>
              </w:rPr>
            </w:pPr>
            <w:r w:rsidRPr="0012708E">
              <w:rPr>
                <w:rFonts w:cs="Times New Roman"/>
                <w:sz w:val="20"/>
                <w:szCs w:val="18"/>
              </w:rPr>
              <w:t>Overdue more than 90 days</w:t>
            </w:r>
          </w:p>
        </w:tc>
        <w:tc>
          <w:tcPr>
            <w:tcW w:w="1170" w:type="dxa"/>
            <w:tcBorders>
              <w:bottom w:val="single" w:sz="4" w:space="0" w:color="auto"/>
            </w:tcBorders>
          </w:tcPr>
          <w:p w14:paraId="215D3D15" w14:textId="74F482F7" w:rsidR="00C3085A" w:rsidRPr="0093239C" w:rsidRDefault="00C3085A" w:rsidP="00C3085A">
            <w:pPr>
              <w:tabs>
                <w:tab w:val="decimal" w:pos="974"/>
              </w:tabs>
              <w:spacing w:line="240" w:lineRule="atLeast"/>
              <w:ind w:right="-137"/>
              <w:rPr>
                <w:rFonts w:cs="Times New Roman"/>
                <w:sz w:val="20"/>
                <w:szCs w:val="18"/>
                <w:lang w:bidi="th-TH"/>
              </w:rPr>
            </w:pPr>
            <w:r w:rsidRPr="0093239C">
              <w:rPr>
                <w:rFonts w:cs="Times New Roman"/>
                <w:sz w:val="20"/>
                <w:szCs w:val="18"/>
                <w:cs/>
                <w:lang w:bidi="th-TH"/>
              </w:rPr>
              <w:t>-</w:t>
            </w:r>
          </w:p>
        </w:tc>
        <w:tc>
          <w:tcPr>
            <w:tcW w:w="270" w:type="dxa"/>
          </w:tcPr>
          <w:p w14:paraId="10FD233A" w14:textId="77777777" w:rsidR="00C3085A" w:rsidRPr="0093239C" w:rsidRDefault="00C3085A" w:rsidP="00C3085A">
            <w:pPr>
              <w:tabs>
                <w:tab w:val="decimal" w:pos="871"/>
              </w:tabs>
              <w:spacing w:line="240" w:lineRule="atLeast"/>
              <w:ind w:left="-119" w:right="-137"/>
              <w:rPr>
                <w:rFonts w:cs="Times New Roman"/>
                <w:sz w:val="20"/>
                <w:szCs w:val="18"/>
              </w:rPr>
            </w:pPr>
          </w:p>
        </w:tc>
        <w:tc>
          <w:tcPr>
            <w:tcW w:w="1350" w:type="dxa"/>
            <w:gridSpan w:val="2"/>
          </w:tcPr>
          <w:p w14:paraId="75C0F6BE" w14:textId="7357DE3C" w:rsidR="00C3085A" w:rsidRPr="0093239C" w:rsidRDefault="00C3085A" w:rsidP="00C3085A">
            <w:pPr>
              <w:tabs>
                <w:tab w:val="decimal" w:pos="883"/>
              </w:tabs>
              <w:spacing w:line="240" w:lineRule="atLeast"/>
              <w:ind w:left="-119" w:right="-137"/>
              <w:rPr>
                <w:rFonts w:cs="Times New Roman"/>
                <w:sz w:val="20"/>
                <w:szCs w:val="18"/>
              </w:rPr>
            </w:pPr>
            <w:r w:rsidRPr="00BA144F">
              <w:rPr>
                <w:rFonts w:cs="Times New Roman"/>
                <w:sz w:val="20"/>
                <w:szCs w:val="18"/>
              </w:rPr>
              <w:t>363,468</w:t>
            </w:r>
            <w:r w:rsidRPr="00906EE9">
              <w:rPr>
                <w:rFonts w:eastAsia="AngsanaNew" w:cs="Times New Roman"/>
                <w:color w:val="000000" w:themeColor="text1"/>
                <w:sz w:val="20"/>
                <w:vertAlign w:val="superscript"/>
                <w:lang w:eastAsia="en-GB"/>
              </w:rPr>
              <w:t>(3)</w:t>
            </w:r>
          </w:p>
        </w:tc>
        <w:tc>
          <w:tcPr>
            <w:tcW w:w="1080" w:type="dxa"/>
            <w:tcBorders>
              <w:bottom w:val="single" w:sz="4" w:space="0" w:color="auto"/>
            </w:tcBorders>
          </w:tcPr>
          <w:p w14:paraId="06C6D7C1" w14:textId="3FF55DCF" w:rsidR="00C3085A" w:rsidRPr="0093239C" w:rsidRDefault="00C3085A" w:rsidP="00C3085A">
            <w:pPr>
              <w:tabs>
                <w:tab w:val="decimal" w:pos="884"/>
              </w:tabs>
              <w:spacing w:line="240" w:lineRule="atLeast"/>
              <w:ind w:left="-119" w:right="-137"/>
              <w:rPr>
                <w:rFonts w:cs="Times New Roman"/>
                <w:sz w:val="20"/>
                <w:szCs w:val="18"/>
              </w:rPr>
            </w:pPr>
            <w:r w:rsidRPr="00BA144F">
              <w:rPr>
                <w:rFonts w:cs="Times New Roman"/>
                <w:sz w:val="20"/>
                <w:szCs w:val="18"/>
              </w:rPr>
              <w:t>7,006,679</w:t>
            </w:r>
          </w:p>
        </w:tc>
        <w:tc>
          <w:tcPr>
            <w:tcW w:w="270" w:type="dxa"/>
          </w:tcPr>
          <w:p w14:paraId="154FBCFD"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196" w:type="dxa"/>
            <w:tcBorders>
              <w:bottom w:val="single" w:sz="4" w:space="0" w:color="auto"/>
            </w:tcBorders>
          </w:tcPr>
          <w:p w14:paraId="2F120064" w14:textId="44B17D8D" w:rsidR="00C3085A" w:rsidRPr="0093239C" w:rsidRDefault="00C3085A" w:rsidP="00C3085A">
            <w:pPr>
              <w:tabs>
                <w:tab w:val="decimal" w:pos="971"/>
              </w:tabs>
              <w:spacing w:line="240" w:lineRule="atLeast"/>
              <w:ind w:left="-119" w:right="-137"/>
              <w:rPr>
                <w:rFonts w:cs="Times New Roman"/>
                <w:sz w:val="20"/>
                <w:szCs w:val="18"/>
              </w:rPr>
            </w:pPr>
            <w:r w:rsidRPr="00BA144F">
              <w:rPr>
                <w:rFonts w:cs="Times New Roman"/>
                <w:sz w:val="20"/>
                <w:szCs w:val="18"/>
              </w:rPr>
              <w:t>7,370,14</w:t>
            </w:r>
            <w:r w:rsidR="007C1766">
              <w:rPr>
                <w:rFonts w:cs="Times New Roman"/>
                <w:sz w:val="20"/>
                <w:szCs w:val="18"/>
              </w:rPr>
              <w:t>7</w:t>
            </w:r>
          </w:p>
        </w:tc>
      </w:tr>
      <w:tr w:rsidR="00C3085A" w:rsidRPr="0012708E" w14:paraId="195BDBEF" w14:textId="77777777" w:rsidTr="0093239C">
        <w:trPr>
          <w:cantSplit/>
        </w:trPr>
        <w:tc>
          <w:tcPr>
            <w:tcW w:w="3861" w:type="dxa"/>
          </w:tcPr>
          <w:p w14:paraId="5280DF09" w14:textId="49BD8A2F" w:rsidR="00C3085A" w:rsidRPr="0012708E" w:rsidRDefault="00C3085A" w:rsidP="00C3085A">
            <w:pPr>
              <w:spacing w:line="240" w:lineRule="atLeast"/>
              <w:ind w:left="168" w:right="-105" w:hanging="168"/>
              <w:rPr>
                <w:rFonts w:cs="Times New Roman"/>
                <w:sz w:val="20"/>
                <w:szCs w:val="18"/>
              </w:rPr>
            </w:pPr>
            <w:r w:rsidRPr="0012708E">
              <w:rPr>
                <w:rFonts w:cs="Times New Roman"/>
                <w:sz w:val="20"/>
                <w:szCs w:val="18"/>
              </w:rPr>
              <w:t>Total</w:t>
            </w:r>
          </w:p>
        </w:tc>
        <w:tc>
          <w:tcPr>
            <w:tcW w:w="1170" w:type="dxa"/>
          </w:tcPr>
          <w:p w14:paraId="5B9CF3CD" w14:textId="3C9582BF" w:rsidR="00C3085A" w:rsidRPr="0093239C" w:rsidRDefault="00C3085A" w:rsidP="00C3085A">
            <w:pPr>
              <w:tabs>
                <w:tab w:val="decimal" w:pos="974"/>
              </w:tabs>
              <w:spacing w:line="240" w:lineRule="atLeast"/>
              <w:ind w:left="-119" w:right="-137"/>
              <w:rPr>
                <w:rFonts w:cs="Times New Roman"/>
                <w:sz w:val="20"/>
                <w:szCs w:val="18"/>
              </w:rPr>
            </w:pPr>
            <w:r w:rsidRPr="002F0796">
              <w:rPr>
                <w:rFonts w:cs="Times New Roman"/>
                <w:sz w:val="20"/>
                <w:szCs w:val="18"/>
              </w:rPr>
              <w:t>145,320,287</w:t>
            </w:r>
          </w:p>
        </w:tc>
        <w:tc>
          <w:tcPr>
            <w:tcW w:w="270" w:type="dxa"/>
          </w:tcPr>
          <w:p w14:paraId="2F41F5F0" w14:textId="77777777" w:rsidR="00C3085A" w:rsidRPr="0093239C" w:rsidRDefault="00C3085A" w:rsidP="00C3085A">
            <w:pPr>
              <w:tabs>
                <w:tab w:val="decimal" w:pos="871"/>
              </w:tabs>
              <w:spacing w:line="240" w:lineRule="atLeast"/>
              <w:ind w:left="-119" w:right="-137"/>
              <w:rPr>
                <w:rFonts w:cs="Times New Roman"/>
                <w:sz w:val="20"/>
                <w:szCs w:val="18"/>
              </w:rPr>
            </w:pPr>
          </w:p>
        </w:tc>
        <w:tc>
          <w:tcPr>
            <w:tcW w:w="1080" w:type="dxa"/>
            <w:tcBorders>
              <w:top w:val="single" w:sz="4" w:space="0" w:color="auto"/>
            </w:tcBorders>
          </w:tcPr>
          <w:p w14:paraId="1084B256" w14:textId="4EC5ACB5" w:rsidR="00C3085A" w:rsidRPr="0093239C" w:rsidRDefault="00C3085A" w:rsidP="00C3085A">
            <w:pPr>
              <w:tabs>
                <w:tab w:val="decimal" w:pos="883"/>
              </w:tabs>
              <w:spacing w:line="240" w:lineRule="atLeast"/>
              <w:ind w:left="-119" w:right="-137"/>
              <w:rPr>
                <w:rFonts w:cs="Times New Roman"/>
                <w:sz w:val="20"/>
                <w:szCs w:val="18"/>
              </w:rPr>
            </w:pPr>
            <w:r w:rsidRPr="00BA144F">
              <w:rPr>
                <w:rFonts w:cs="Times New Roman"/>
                <w:sz w:val="20"/>
                <w:szCs w:val="18"/>
              </w:rPr>
              <w:t>16,833,590</w:t>
            </w:r>
          </w:p>
        </w:tc>
        <w:tc>
          <w:tcPr>
            <w:tcW w:w="270" w:type="dxa"/>
          </w:tcPr>
          <w:p w14:paraId="4DBA3EEB"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080" w:type="dxa"/>
          </w:tcPr>
          <w:p w14:paraId="7D0CA79E" w14:textId="107F74FF" w:rsidR="00C3085A" w:rsidRPr="0093239C" w:rsidRDefault="00C3085A" w:rsidP="00C3085A">
            <w:pPr>
              <w:tabs>
                <w:tab w:val="decimal" w:pos="884"/>
              </w:tabs>
              <w:spacing w:line="240" w:lineRule="atLeast"/>
              <w:ind w:left="-119" w:right="-137"/>
              <w:rPr>
                <w:rFonts w:cs="Times New Roman"/>
                <w:sz w:val="20"/>
                <w:szCs w:val="18"/>
              </w:rPr>
            </w:pPr>
            <w:r w:rsidRPr="00BA144F">
              <w:rPr>
                <w:rFonts w:cs="Times New Roman"/>
                <w:sz w:val="20"/>
                <w:szCs w:val="18"/>
              </w:rPr>
              <w:t>8,316,504</w:t>
            </w:r>
          </w:p>
        </w:tc>
        <w:tc>
          <w:tcPr>
            <w:tcW w:w="270" w:type="dxa"/>
          </w:tcPr>
          <w:p w14:paraId="698747F7" w14:textId="77777777" w:rsidR="00C3085A" w:rsidRPr="0093239C" w:rsidRDefault="00C3085A" w:rsidP="00C3085A">
            <w:pPr>
              <w:tabs>
                <w:tab w:val="decimal" w:pos="974"/>
              </w:tabs>
              <w:spacing w:line="240" w:lineRule="atLeast"/>
              <w:ind w:left="-119" w:right="-137"/>
              <w:rPr>
                <w:rFonts w:cs="Times New Roman"/>
                <w:sz w:val="20"/>
                <w:szCs w:val="18"/>
              </w:rPr>
            </w:pPr>
          </w:p>
        </w:tc>
        <w:tc>
          <w:tcPr>
            <w:tcW w:w="1196" w:type="dxa"/>
          </w:tcPr>
          <w:p w14:paraId="05E0BA68" w14:textId="04B81AEE" w:rsidR="00C3085A" w:rsidRPr="0093239C" w:rsidRDefault="00C3085A" w:rsidP="00C3085A">
            <w:pPr>
              <w:tabs>
                <w:tab w:val="decimal" w:pos="971"/>
              </w:tabs>
              <w:spacing w:line="240" w:lineRule="atLeast"/>
              <w:ind w:left="-119" w:right="-137"/>
              <w:rPr>
                <w:rFonts w:cs="Times New Roman"/>
                <w:sz w:val="20"/>
                <w:szCs w:val="18"/>
              </w:rPr>
            </w:pPr>
            <w:r w:rsidRPr="00BA144F">
              <w:rPr>
                <w:rFonts w:cs="Times New Roman"/>
                <w:sz w:val="20"/>
                <w:szCs w:val="18"/>
              </w:rPr>
              <w:t>170,470,381</w:t>
            </w:r>
          </w:p>
        </w:tc>
      </w:tr>
      <w:tr w:rsidR="00C3085A" w:rsidRPr="0012708E" w14:paraId="488D59CF" w14:textId="77777777" w:rsidTr="0093239C">
        <w:trPr>
          <w:cantSplit/>
        </w:trPr>
        <w:tc>
          <w:tcPr>
            <w:tcW w:w="3861" w:type="dxa"/>
          </w:tcPr>
          <w:p w14:paraId="7411237B" w14:textId="77777777" w:rsidR="00C3085A" w:rsidRPr="0012708E" w:rsidRDefault="00C3085A" w:rsidP="00C3085A">
            <w:pPr>
              <w:spacing w:line="240" w:lineRule="atLeast"/>
              <w:ind w:left="168" w:right="-105" w:hanging="168"/>
              <w:rPr>
                <w:rFonts w:cs="Times New Roman"/>
                <w:sz w:val="20"/>
                <w:szCs w:val="18"/>
              </w:rPr>
            </w:pPr>
            <w:r w:rsidRPr="0012708E">
              <w:rPr>
                <w:rFonts w:cs="Times New Roman"/>
                <w:i/>
                <w:iCs/>
                <w:sz w:val="20"/>
                <w:szCs w:val="18"/>
              </w:rPr>
              <w:t>Less</w:t>
            </w:r>
            <w:r w:rsidRPr="0012708E">
              <w:rPr>
                <w:rFonts w:cs="Times New Roman"/>
                <w:sz w:val="20"/>
                <w:szCs w:val="18"/>
              </w:rPr>
              <w:t xml:space="preserve"> allowance for expected credit loss</w:t>
            </w:r>
          </w:p>
        </w:tc>
        <w:tc>
          <w:tcPr>
            <w:tcW w:w="1170" w:type="dxa"/>
            <w:tcBorders>
              <w:bottom w:val="single" w:sz="4" w:space="0" w:color="auto"/>
            </w:tcBorders>
          </w:tcPr>
          <w:p w14:paraId="0558E5DE" w14:textId="25EDCA18" w:rsidR="00C3085A" w:rsidRPr="0093239C" w:rsidRDefault="00C3085A" w:rsidP="00C3085A">
            <w:pPr>
              <w:tabs>
                <w:tab w:val="decimal" w:pos="974"/>
              </w:tabs>
              <w:spacing w:line="240" w:lineRule="atLeast"/>
              <w:ind w:right="-137"/>
              <w:rPr>
                <w:rFonts w:cs="Times New Roman"/>
                <w:sz w:val="20"/>
                <w:szCs w:val="18"/>
                <w:lang w:bidi="th-TH"/>
              </w:rPr>
            </w:pPr>
            <w:r w:rsidRPr="00BA144F">
              <w:rPr>
                <w:rFonts w:cs="Times New Roman"/>
                <w:sz w:val="20"/>
                <w:szCs w:val="18"/>
                <w:lang w:bidi="th-TH"/>
              </w:rPr>
              <w:t>(2,557,652)</w:t>
            </w:r>
          </w:p>
        </w:tc>
        <w:tc>
          <w:tcPr>
            <w:tcW w:w="270" w:type="dxa"/>
          </w:tcPr>
          <w:p w14:paraId="3E772FA5" w14:textId="77777777" w:rsidR="00C3085A" w:rsidRPr="0093239C" w:rsidRDefault="00C3085A" w:rsidP="00C3085A">
            <w:pPr>
              <w:tabs>
                <w:tab w:val="decimal" w:pos="871"/>
              </w:tabs>
              <w:spacing w:line="240" w:lineRule="atLeast"/>
              <w:ind w:left="-119" w:right="-137"/>
              <w:rPr>
                <w:rFonts w:cs="Times New Roman"/>
                <w:sz w:val="20"/>
                <w:szCs w:val="18"/>
                <w:lang w:bidi="th-TH"/>
              </w:rPr>
            </w:pPr>
          </w:p>
        </w:tc>
        <w:tc>
          <w:tcPr>
            <w:tcW w:w="1080" w:type="dxa"/>
            <w:tcBorders>
              <w:bottom w:val="single" w:sz="4" w:space="0" w:color="auto"/>
            </w:tcBorders>
          </w:tcPr>
          <w:p w14:paraId="7D6B970B" w14:textId="2E6EC5F3" w:rsidR="00C3085A" w:rsidRPr="0093239C" w:rsidRDefault="00C3085A" w:rsidP="00C3085A">
            <w:pPr>
              <w:tabs>
                <w:tab w:val="decimal" w:pos="884"/>
              </w:tabs>
              <w:spacing w:line="240" w:lineRule="atLeast"/>
              <w:ind w:left="-110" w:right="-289"/>
              <w:rPr>
                <w:rFonts w:cs="Times New Roman"/>
                <w:sz w:val="20"/>
                <w:szCs w:val="18"/>
                <w:lang w:bidi="th-TH"/>
              </w:rPr>
            </w:pPr>
            <w:r w:rsidRPr="00BA144F">
              <w:rPr>
                <w:rFonts w:cs="Times New Roman"/>
                <w:sz w:val="20"/>
                <w:szCs w:val="18"/>
                <w:lang w:bidi="th-TH"/>
              </w:rPr>
              <w:t>(3,095,357)</w:t>
            </w:r>
          </w:p>
        </w:tc>
        <w:tc>
          <w:tcPr>
            <w:tcW w:w="270" w:type="dxa"/>
          </w:tcPr>
          <w:p w14:paraId="238E737D" w14:textId="77777777" w:rsidR="00C3085A" w:rsidRPr="0093239C" w:rsidRDefault="00C3085A" w:rsidP="00C3085A">
            <w:pPr>
              <w:tabs>
                <w:tab w:val="decimal" w:pos="871"/>
              </w:tabs>
              <w:spacing w:line="240" w:lineRule="atLeast"/>
              <w:ind w:left="-119" w:right="-137"/>
              <w:rPr>
                <w:rFonts w:cs="Times New Roman"/>
                <w:sz w:val="20"/>
                <w:szCs w:val="18"/>
                <w:lang w:bidi="th-TH"/>
              </w:rPr>
            </w:pPr>
          </w:p>
        </w:tc>
        <w:tc>
          <w:tcPr>
            <w:tcW w:w="1080" w:type="dxa"/>
            <w:tcBorders>
              <w:bottom w:val="single" w:sz="4" w:space="0" w:color="auto"/>
            </w:tcBorders>
          </w:tcPr>
          <w:p w14:paraId="2AF14ADE" w14:textId="682A54ED" w:rsidR="00C3085A" w:rsidRPr="0093239C" w:rsidRDefault="00C3085A" w:rsidP="00C3085A">
            <w:pPr>
              <w:tabs>
                <w:tab w:val="decimal" w:pos="874"/>
              </w:tabs>
              <w:spacing w:line="240" w:lineRule="atLeast"/>
              <w:ind w:right="-137"/>
              <w:rPr>
                <w:rFonts w:cs="Times New Roman"/>
                <w:sz w:val="20"/>
                <w:szCs w:val="18"/>
                <w:lang w:bidi="th-TH"/>
              </w:rPr>
            </w:pPr>
            <w:r w:rsidRPr="00BA144F">
              <w:rPr>
                <w:rFonts w:cs="Times New Roman"/>
                <w:sz w:val="20"/>
                <w:szCs w:val="18"/>
                <w:lang w:bidi="th-TH"/>
              </w:rPr>
              <w:t>(5,086,02</w:t>
            </w:r>
            <w:r w:rsidR="00741AA8">
              <w:rPr>
                <w:rFonts w:cs="Times New Roman"/>
                <w:sz w:val="20"/>
                <w:szCs w:val="18"/>
                <w:lang w:bidi="th-TH"/>
              </w:rPr>
              <w:t>7</w:t>
            </w:r>
            <w:r w:rsidRPr="00BA144F">
              <w:rPr>
                <w:rFonts w:cs="Times New Roman"/>
                <w:sz w:val="20"/>
                <w:szCs w:val="18"/>
                <w:lang w:bidi="th-TH"/>
              </w:rPr>
              <w:t>)</w:t>
            </w:r>
          </w:p>
        </w:tc>
        <w:tc>
          <w:tcPr>
            <w:tcW w:w="270" w:type="dxa"/>
          </w:tcPr>
          <w:p w14:paraId="05D1F2EE" w14:textId="77777777" w:rsidR="00C3085A" w:rsidRPr="0093239C" w:rsidRDefault="00C3085A" w:rsidP="00C3085A">
            <w:pPr>
              <w:tabs>
                <w:tab w:val="decimal" w:pos="871"/>
              </w:tabs>
              <w:spacing w:line="240" w:lineRule="atLeast"/>
              <w:ind w:left="-119" w:right="-137"/>
              <w:rPr>
                <w:rFonts w:cs="Times New Roman"/>
                <w:sz w:val="20"/>
                <w:szCs w:val="18"/>
                <w:lang w:bidi="th-TH"/>
              </w:rPr>
            </w:pPr>
          </w:p>
        </w:tc>
        <w:tc>
          <w:tcPr>
            <w:tcW w:w="1196" w:type="dxa"/>
            <w:tcBorders>
              <w:bottom w:val="single" w:sz="4" w:space="0" w:color="auto"/>
            </w:tcBorders>
          </w:tcPr>
          <w:p w14:paraId="6261447D" w14:textId="7FD55B78" w:rsidR="00C3085A" w:rsidRPr="0093239C" w:rsidRDefault="00C3085A" w:rsidP="00C3085A">
            <w:pPr>
              <w:tabs>
                <w:tab w:val="decimal" w:pos="971"/>
              </w:tabs>
              <w:spacing w:line="240" w:lineRule="atLeast"/>
              <w:ind w:left="-119" w:right="-137"/>
              <w:rPr>
                <w:rFonts w:cs="Times New Roman"/>
                <w:sz w:val="20"/>
                <w:szCs w:val="18"/>
                <w:lang w:bidi="th-TH"/>
              </w:rPr>
            </w:pPr>
            <w:r w:rsidRPr="00BA144F">
              <w:rPr>
                <w:rFonts w:cs="Times New Roman"/>
                <w:sz w:val="20"/>
                <w:szCs w:val="18"/>
                <w:lang w:bidi="th-TH"/>
              </w:rPr>
              <w:t>(10,739,036)</w:t>
            </w:r>
          </w:p>
        </w:tc>
      </w:tr>
      <w:tr w:rsidR="00C3085A" w:rsidRPr="0012708E" w14:paraId="6691464A" w14:textId="77777777" w:rsidTr="0093239C">
        <w:trPr>
          <w:cantSplit/>
          <w:trHeight w:val="262"/>
        </w:trPr>
        <w:tc>
          <w:tcPr>
            <w:tcW w:w="3861" w:type="dxa"/>
          </w:tcPr>
          <w:p w14:paraId="71BB3157" w14:textId="77777777" w:rsidR="00C3085A" w:rsidRPr="0012708E" w:rsidRDefault="00C3085A" w:rsidP="00C3085A">
            <w:pPr>
              <w:spacing w:line="240" w:lineRule="atLeast"/>
              <w:ind w:left="168" w:right="-105" w:hanging="168"/>
              <w:rPr>
                <w:rFonts w:cs="Times New Roman"/>
                <w:b/>
                <w:bCs/>
                <w:sz w:val="20"/>
              </w:rPr>
            </w:pPr>
            <w:r w:rsidRPr="0012708E">
              <w:rPr>
                <w:rFonts w:cs="Times New Roman"/>
                <w:b/>
                <w:bCs/>
                <w:sz w:val="20"/>
              </w:rPr>
              <w:t>Net carrying amount</w:t>
            </w:r>
          </w:p>
        </w:tc>
        <w:tc>
          <w:tcPr>
            <w:tcW w:w="1170" w:type="dxa"/>
            <w:tcBorders>
              <w:top w:val="single" w:sz="4" w:space="0" w:color="auto"/>
              <w:bottom w:val="double" w:sz="4" w:space="0" w:color="auto"/>
            </w:tcBorders>
            <w:vAlign w:val="bottom"/>
          </w:tcPr>
          <w:p w14:paraId="5ACAE6CF" w14:textId="372302DB" w:rsidR="00C3085A" w:rsidRPr="0093239C" w:rsidRDefault="00C3085A" w:rsidP="00C3085A">
            <w:pPr>
              <w:tabs>
                <w:tab w:val="decimal" w:pos="974"/>
              </w:tabs>
              <w:spacing w:line="240" w:lineRule="atLeast"/>
              <w:ind w:left="-104" w:right="-137"/>
              <w:rPr>
                <w:rFonts w:cs="Times New Roman"/>
                <w:b/>
                <w:bCs/>
                <w:sz w:val="20"/>
                <w:szCs w:val="18"/>
                <w:lang w:bidi="th-TH"/>
              </w:rPr>
            </w:pPr>
            <w:r w:rsidRPr="00BA144F">
              <w:rPr>
                <w:rFonts w:cs="Times New Roman"/>
                <w:b/>
                <w:bCs/>
                <w:sz w:val="20"/>
                <w:szCs w:val="18"/>
                <w:lang w:bidi="th-TH"/>
              </w:rPr>
              <w:t>142,762,635</w:t>
            </w:r>
          </w:p>
        </w:tc>
        <w:tc>
          <w:tcPr>
            <w:tcW w:w="270" w:type="dxa"/>
          </w:tcPr>
          <w:p w14:paraId="3505883D" w14:textId="77777777" w:rsidR="00C3085A" w:rsidRPr="0093239C" w:rsidRDefault="00C3085A" w:rsidP="00C3085A">
            <w:pPr>
              <w:tabs>
                <w:tab w:val="decimal" w:pos="871"/>
              </w:tabs>
              <w:spacing w:line="240" w:lineRule="atLeast"/>
              <w:ind w:right="-137"/>
              <w:rPr>
                <w:rFonts w:cs="Times New Roman"/>
                <w:b/>
                <w:bCs/>
                <w:sz w:val="20"/>
                <w:szCs w:val="18"/>
                <w:lang w:bidi="th-TH"/>
              </w:rPr>
            </w:pPr>
          </w:p>
        </w:tc>
        <w:tc>
          <w:tcPr>
            <w:tcW w:w="1080" w:type="dxa"/>
            <w:tcBorders>
              <w:top w:val="single" w:sz="4" w:space="0" w:color="auto"/>
              <w:bottom w:val="double" w:sz="4" w:space="0" w:color="auto"/>
            </w:tcBorders>
            <w:vAlign w:val="bottom"/>
          </w:tcPr>
          <w:p w14:paraId="30485B5C" w14:textId="55315390" w:rsidR="00C3085A" w:rsidRPr="0093239C" w:rsidRDefault="00C3085A" w:rsidP="00C3085A">
            <w:pPr>
              <w:tabs>
                <w:tab w:val="decimal" w:pos="884"/>
              </w:tabs>
              <w:spacing w:line="240" w:lineRule="atLeast"/>
              <w:ind w:left="-107" w:right="-137"/>
              <w:rPr>
                <w:rFonts w:cs="Times New Roman"/>
                <w:b/>
                <w:bCs/>
                <w:sz w:val="20"/>
                <w:szCs w:val="18"/>
                <w:lang w:bidi="th-TH"/>
              </w:rPr>
            </w:pPr>
            <w:r w:rsidRPr="00BA144F">
              <w:rPr>
                <w:rFonts w:cs="Times New Roman"/>
                <w:b/>
                <w:bCs/>
                <w:sz w:val="20"/>
                <w:szCs w:val="18"/>
                <w:lang w:bidi="th-TH"/>
              </w:rPr>
              <w:t>13,738,233</w:t>
            </w:r>
          </w:p>
        </w:tc>
        <w:tc>
          <w:tcPr>
            <w:tcW w:w="270" w:type="dxa"/>
          </w:tcPr>
          <w:p w14:paraId="62E5B209" w14:textId="77777777" w:rsidR="00C3085A" w:rsidRPr="0093239C" w:rsidRDefault="00C3085A" w:rsidP="00C3085A">
            <w:pPr>
              <w:tabs>
                <w:tab w:val="decimal" w:pos="871"/>
              </w:tabs>
              <w:spacing w:line="240" w:lineRule="atLeast"/>
              <w:ind w:right="-137"/>
              <w:rPr>
                <w:rFonts w:cs="Times New Roman"/>
                <w:b/>
                <w:bCs/>
                <w:sz w:val="20"/>
                <w:szCs w:val="18"/>
                <w:lang w:bidi="th-TH"/>
              </w:rPr>
            </w:pPr>
          </w:p>
        </w:tc>
        <w:tc>
          <w:tcPr>
            <w:tcW w:w="1080" w:type="dxa"/>
            <w:tcBorders>
              <w:top w:val="single" w:sz="4" w:space="0" w:color="auto"/>
              <w:bottom w:val="double" w:sz="4" w:space="0" w:color="auto"/>
            </w:tcBorders>
            <w:vAlign w:val="bottom"/>
          </w:tcPr>
          <w:p w14:paraId="20EBE667" w14:textId="605FAA81" w:rsidR="00C3085A" w:rsidRPr="0093239C" w:rsidRDefault="00C3085A" w:rsidP="00C3085A">
            <w:pPr>
              <w:tabs>
                <w:tab w:val="decimal" w:pos="874"/>
              </w:tabs>
              <w:spacing w:line="240" w:lineRule="atLeast"/>
              <w:ind w:right="-137"/>
              <w:rPr>
                <w:rFonts w:cs="Times New Roman"/>
                <w:b/>
                <w:bCs/>
                <w:sz w:val="20"/>
                <w:szCs w:val="18"/>
                <w:lang w:bidi="th-TH"/>
              </w:rPr>
            </w:pPr>
            <w:r w:rsidRPr="00BA144F">
              <w:rPr>
                <w:rFonts w:cs="Times New Roman"/>
                <w:b/>
                <w:bCs/>
                <w:sz w:val="20"/>
                <w:szCs w:val="18"/>
                <w:lang w:bidi="th-TH"/>
              </w:rPr>
              <w:t>3,230,477</w:t>
            </w:r>
          </w:p>
        </w:tc>
        <w:tc>
          <w:tcPr>
            <w:tcW w:w="270" w:type="dxa"/>
          </w:tcPr>
          <w:p w14:paraId="14F2BCCF" w14:textId="77777777" w:rsidR="00C3085A" w:rsidRPr="0093239C" w:rsidRDefault="00C3085A" w:rsidP="00C3085A">
            <w:pPr>
              <w:tabs>
                <w:tab w:val="decimal" w:pos="871"/>
              </w:tabs>
              <w:spacing w:line="240" w:lineRule="atLeast"/>
              <w:ind w:right="-137"/>
              <w:rPr>
                <w:rFonts w:cs="Times New Roman"/>
                <w:b/>
                <w:bCs/>
                <w:sz w:val="20"/>
                <w:szCs w:val="18"/>
                <w:lang w:bidi="th-TH"/>
              </w:rPr>
            </w:pPr>
          </w:p>
        </w:tc>
        <w:tc>
          <w:tcPr>
            <w:tcW w:w="1196" w:type="dxa"/>
            <w:tcBorders>
              <w:top w:val="single" w:sz="4" w:space="0" w:color="auto"/>
              <w:bottom w:val="double" w:sz="4" w:space="0" w:color="auto"/>
            </w:tcBorders>
            <w:vAlign w:val="bottom"/>
          </w:tcPr>
          <w:p w14:paraId="3F421E4D" w14:textId="511D05FB" w:rsidR="00C3085A" w:rsidRPr="0093239C" w:rsidRDefault="00C3085A" w:rsidP="00C3085A">
            <w:pPr>
              <w:tabs>
                <w:tab w:val="decimal" w:pos="971"/>
              </w:tabs>
              <w:spacing w:line="240" w:lineRule="atLeast"/>
              <w:ind w:left="-196" w:right="-137"/>
              <w:rPr>
                <w:rFonts w:cs="Times New Roman"/>
                <w:b/>
                <w:bCs/>
                <w:sz w:val="20"/>
                <w:szCs w:val="18"/>
                <w:lang w:bidi="th-TH"/>
              </w:rPr>
            </w:pPr>
            <w:r w:rsidRPr="00BA144F">
              <w:rPr>
                <w:rFonts w:cs="Times New Roman"/>
                <w:b/>
                <w:bCs/>
                <w:sz w:val="20"/>
                <w:szCs w:val="18"/>
                <w:lang w:bidi="th-TH"/>
              </w:rPr>
              <w:t>159,731,345</w:t>
            </w:r>
          </w:p>
        </w:tc>
      </w:tr>
      <w:tr w:rsidR="00C3085A" w:rsidRPr="0012708E" w14:paraId="3E7D03C8" w14:textId="77777777" w:rsidTr="0093239C">
        <w:trPr>
          <w:cantSplit/>
        </w:trPr>
        <w:tc>
          <w:tcPr>
            <w:tcW w:w="3861" w:type="dxa"/>
          </w:tcPr>
          <w:p w14:paraId="6E42684F" w14:textId="77777777" w:rsidR="00C3085A" w:rsidRPr="0093239C" w:rsidRDefault="00C3085A" w:rsidP="00C3085A">
            <w:pPr>
              <w:spacing w:line="240" w:lineRule="atLeast"/>
              <w:ind w:left="168" w:right="-105" w:hanging="168"/>
              <w:rPr>
                <w:rFonts w:cstheme="minorBidi"/>
                <w:sz w:val="20"/>
                <w:szCs w:val="25"/>
                <w:lang w:bidi="th-TH"/>
              </w:rPr>
            </w:pPr>
          </w:p>
        </w:tc>
        <w:tc>
          <w:tcPr>
            <w:tcW w:w="1170" w:type="dxa"/>
            <w:tcBorders>
              <w:top w:val="double" w:sz="4" w:space="0" w:color="auto"/>
            </w:tcBorders>
          </w:tcPr>
          <w:p w14:paraId="541B7348" w14:textId="77777777" w:rsidR="00C3085A" w:rsidRPr="0012708E" w:rsidRDefault="00C3085A" w:rsidP="00C3085A">
            <w:pPr>
              <w:tabs>
                <w:tab w:val="decimal" w:pos="974"/>
              </w:tabs>
              <w:ind w:left="-119" w:right="-137"/>
              <w:rPr>
                <w:rFonts w:cs="Times New Roman"/>
                <w:sz w:val="20"/>
                <w:highlight w:val="cyan"/>
              </w:rPr>
            </w:pPr>
          </w:p>
        </w:tc>
        <w:tc>
          <w:tcPr>
            <w:tcW w:w="270" w:type="dxa"/>
          </w:tcPr>
          <w:p w14:paraId="3C2276E9" w14:textId="77777777" w:rsidR="00C3085A" w:rsidRPr="0012708E" w:rsidRDefault="00C3085A" w:rsidP="00C3085A">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113895C0" w14:textId="77777777" w:rsidR="00C3085A" w:rsidRPr="0012708E" w:rsidRDefault="00C3085A" w:rsidP="00C3085A">
            <w:pPr>
              <w:tabs>
                <w:tab w:val="decimal" w:pos="884"/>
              </w:tabs>
              <w:ind w:left="-119" w:right="-137"/>
              <w:rPr>
                <w:rFonts w:cs="Times New Roman"/>
                <w:sz w:val="20"/>
                <w:highlight w:val="cyan"/>
              </w:rPr>
            </w:pPr>
          </w:p>
        </w:tc>
        <w:tc>
          <w:tcPr>
            <w:tcW w:w="270" w:type="dxa"/>
          </w:tcPr>
          <w:p w14:paraId="42D596B4" w14:textId="77777777" w:rsidR="00C3085A" w:rsidRPr="0012708E" w:rsidRDefault="00C3085A" w:rsidP="00C3085A">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17035AD3" w14:textId="77777777" w:rsidR="00C3085A" w:rsidRPr="0012708E" w:rsidRDefault="00C3085A" w:rsidP="00C3085A">
            <w:pPr>
              <w:tabs>
                <w:tab w:val="decimal" w:pos="874"/>
              </w:tabs>
              <w:spacing w:line="240" w:lineRule="atLeast"/>
              <w:ind w:left="-119" w:right="-137"/>
              <w:rPr>
                <w:rFonts w:cs="Times New Roman"/>
                <w:sz w:val="20"/>
                <w:highlight w:val="cyan"/>
              </w:rPr>
            </w:pPr>
          </w:p>
        </w:tc>
        <w:tc>
          <w:tcPr>
            <w:tcW w:w="270" w:type="dxa"/>
          </w:tcPr>
          <w:p w14:paraId="76C0058C" w14:textId="77777777" w:rsidR="00C3085A" w:rsidRPr="0012708E" w:rsidRDefault="00C3085A" w:rsidP="00C3085A">
            <w:pPr>
              <w:tabs>
                <w:tab w:val="decimal" w:pos="871"/>
              </w:tabs>
              <w:spacing w:line="240" w:lineRule="atLeast"/>
              <w:ind w:left="-119" w:right="-137"/>
              <w:rPr>
                <w:rFonts w:cs="Times New Roman"/>
                <w:sz w:val="20"/>
                <w:highlight w:val="cyan"/>
              </w:rPr>
            </w:pPr>
          </w:p>
        </w:tc>
        <w:tc>
          <w:tcPr>
            <w:tcW w:w="1196" w:type="dxa"/>
            <w:tcBorders>
              <w:top w:val="double" w:sz="4" w:space="0" w:color="auto"/>
            </w:tcBorders>
          </w:tcPr>
          <w:p w14:paraId="3FA1D534" w14:textId="77777777" w:rsidR="00C3085A" w:rsidRPr="0012708E" w:rsidRDefault="00C3085A" w:rsidP="00C3085A">
            <w:pPr>
              <w:tabs>
                <w:tab w:val="decimal" w:pos="971"/>
              </w:tabs>
              <w:spacing w:line="240" w:lineRule="atLeast"/>
              <w:ind w:left="-119" w:right="-137"/>
              <w:rPr>
                <w:rFonts w:eastAsia="AngsanaNew" w:cs="Times New Roman"/>
                <w:sz w:val="20"/>
                <w:highlight w:val="cyan"/>
                <w:lang w:eastAsia="en-GB"/>
              </w:rPr>
            </w:pPr>
          </w:p>
        </w:tc>
      </w:tr>
      <w:tr w:rsidR="00C3085A" w:rsidRPr="0012708E" w14:paraId="7E576594" w14:textId="77777777" w:rsidTr="0093239C">
        <w:trPr>
          <w:cantSplit/>
        </w:trPr>
        <w:tc>
          <w:tcPr>
            <w:tcW w:w="3861" w:type="dxa"/>
          </w:tcPr>
          <w:p w14:paraId="64B9F68F" w14:textId="3C9E796F" w:rsidR="00C3085A" w:rsidRPr="0012708E" w:rsidRDefault="00C3085A" w:rsidP="00C3085A">
            <w:pPr>
              <w:spacing w:line="240" w:lineRule="atLeast"/>
              <w:ind w:left="168" w:hanging="168"/>
              <w:jc w:val="thaiDistribute"/>
              <w:rPr>
                <w:rFonts w:cs="Times New Roman"/>
                <w:sz w:val="20"/>
              </w:rPr>
            </w:pPr>
            <w:r w:rsidRPr="0012708E">
              <w:rPr>
                <w:rFonts w:cs="Times New Roman"/>
                <w:b/>
                <w:bCs/>
                <w:i/>
                <w:iCs/>
                <w:sz w:val="20"/>
              </w:rPr>
              <w:t xml:space="preserve">Undrawn loan commitments </w:t>
            </w:r>
          </w:p>
        </w:tc>
        <w:tc>
          <w:tcPr>
            <w:tcW w:w="1170" w:type="dxa"/>
          </w:tcPr>
          <w:p w14:paraId="7D636785" w14:textId="77777777" w:rsidR="00C3085A" w:rsidRPr="0093239C" w:rsidRDefault="00C3085A" w:rsidP="00C3085A">
            <w:pPr>
              <w:tabs>
                <w:tab w:val="decimal" w:pos="974"/>
              </w:tabs>
              <w:ind w:left="-119" w:right="-137"/>
              <w:rPr>
                <w:rFonts w:eastAsia="AngsanaNew" w:cs="Times New Roman"/>
                <w:sz w:val="20"/>
                <w:lang w:val="en-US" w:eastAsia="en-GB"/>
              </w:rPr>
            </w:pPr>
          </w:p>
        </w:tc>
        <w:tc>
          <w:tcPr>
            <w:tcW w:w="270" w:type="dxa"/>
          </w:tcPr>
          <w:p w14:paraId="698741EA" w14:textId="77777777" w:rsidR="00C3085A" w:rsidRPr="0012708E" w:rsidRDefault="00C3085A" w:rsidP="00C3085A">
            <w:pPr>
              <w:tabs>
                <w:tab w:val="decimal" w:pos="871"/>
              </w:tabs>
              <w:spacing w:line="240" w:lineRule="atLeast"/>
              <w:ind w:left="-119" w:right="-137"/>
              <w:rPr>
                <w:rFonts w:eastAsia="AngsanaNew" w:cs="Times New Roman"/>
                <w:sz w:val="20"/>
                <w:lang w:eastAsia="en-GB"/>
              </w:rPr>
            </w:pPr>
          </w:p>
        </w:tc>
        <w:tc>
          <w:tcPr>
            <w:tcW w:w="1080" w:type="dxa"/>
          </w:tcPr>
          <w:p w14:paraId="04F89DBB" w14:textId="77777777" w:rsidR="00C3085A" w:rsidRPr="0012708E" w:rsidRDefault="00C3085A" w:rsidP="00C3085A">
            <w:pPr>
              <w:tabs>
                <w:tab w:val="decimal" w:pos="884"/>
              </w:tabs>
              <w:ind w:left="-119" w:right="-137"/>
              <w:rPr>
                <w:rFonts w:eastAsia="AngsanaNew" w:cs="Times New Roman"/>
                <w:sz w:val="20"/>
              </w:rPr>
            </w:pPr>
          </w:p>
        </w:tc>
        <w:tc>
          <w:tcPr>
            <w:tcW w:w="270" w:type="dxa"/>
          </w:tcPr>
          <w:p w14:paraId="50C7BBBD" w14:textId="77777777" w:rsidR="00C3085A" w:rsidRPr="0012708E" w:rsidRDefault="00C3085A" w:rsidP="00C3085A">
            <w:pPr>
              <w:tabs>
                <w:tab w:val="decimal" w:pos="871"/>
              </w:tabs>
              <w:spacing w:line="240" w:lineRule="atLeast"/>
              <w:ind w:left="-119" w:right="-137"/>
              <w:rPr>
                <w:rFonts w:eastAsia="AngsanaNew" w:cs="Times New Roman"/>
                <w:sz w:val="20"/>
                <w:lang w:eastAsia="en-GB"/>
              </w:rPr>
            </w:pPr>
          </w:p>
        </w:tc>
        <w:tc>
          <w:tcPr>
            <w:tcW w:w="1080" w:type="dxa"/>
          </w:tcPr>
          <w:p w14:paraId="197A3354" w14:textId="77777777" w:rsidR="00C3085A" w:rsidRPr="0012708E" w:rsidRDefault="00C3085A" w:rsidP="00C3085A">
            <w:pPr>
              <w:tabs>
                <w:tab w:val="decimal" w:pos="874"/>
              </w:tabs>
              <w:spacing w:line="240" w:lineRule="atLeast"/>
              <w:ind w:left="-119" w:right="-137"/>
              <w:rPr>
                <w:rFonts w:eastAsia="AngsanaNew" w:cs="Times New Roman"/>
                <w:sz w:val="20"/>
                <w:lang w:eastAsia="en-GB"/>
              </w:rPr>
            </w:pPr>
          </w:p>
        </w:tc>
        <w:tc>
          <w:tcPr>
            <w:tcW w:w="270" w:type="dxa"/>
          </w:tcPr>
          <w:p w14:paraId="000FE60D" w14:textId="77777777" w:rsidR="00C3085A" w:rsidRPr="0012708E" w:rsidRDefault="00C3085A" w:rsidP="00C3085A">
            <w:pPr>
              <w:tabs>
                <w:tab w:val="decimal" w:pos="871"/>
              </w:tabs>
              <w:spacing w:line="240" w:lineRule="atLeast"/>
              <w:ind w:left="-119" w:right="-137"/>
              <w:rPr>
                <w:rFonts w:eastAsia="AngsanaNew" w:cs="Times New Roman"/>
                <w:sz w:val="20"/>
                <w:lang w:eastAsia="en-GB"/>
              </w:rPr>
            </w:pPr>
          </w:p>
        </w:tc>
        <w:tc>
          <w:tcPr>
            <w:tcW w:w="1196" w:type="dxa"/>
          </w:tcPr>
          <w:p w14:paraId="7CF92D9A" w14:textId="77777777" w:rsidR="00C3085A" w:rsidRPr="0012708E" w:rsidRDefault="00C3085A" w:rsidP="00C3085A">
            <w:pPr>
              <w:tabs>
                <w:tab w:val="decimal" w:pos="971"/>
              </w:tabs>
              <w:spacing w:line="240" w:lineRule="atLeast"/>
              <w:ind w:left="-119" w:right="-137"/>
              <w:rPr>
                <w:rFonts w:eastAsia="AngsanaNew" w:cs="Times New Roman"/>
                <w:sz w:val="20"/>
                <w:lang w:eastAsia="en-GB"/>
              </w:rPr>
            </w:pPr>
          </w:p>
        </w:tc>
      </w:tr>
      <w:tr w:rsidR="00C3085A" w:rsidRPr="0012708E" w14:paraId="0677BD36" w14:textId="77777777" w:rsidTr="0093239C">
        <w:trPr>
          <w:cantSplit/>
        </w:trPr>
        <w:tc>
          <w:tcPr>
            <w:tcW w:w="3861" w:type="dxa"/>
          </w:tcPr>
          <w:p w14:paraId="79E0D752" w14:textId="77777777" w:rsidR="00C3085A" w:rsidRPr="0012708E" w:rsidRDefault="00C3085A" w:rsidP="00C3085A">
            <w:pPr>
              <w:ind w:left="168" w:right="-105" w:hanging="168"/>
              <w:rPr>
                <w:rFonts w:cs="Times New Roman"/>
                <w:sz w:val="20"/>
                <w:szCs w:val="18"/>
              </w:rPr>
            </w:pPr>
            <w:r w:rsidRPr="0012708E">
              <w:rPr>
                <w:rFonts w:cs="Times New Roman"/>
                <w:sz w:val="20"/>
                <w:szCs w:val="18"/>
              </w:rPr>
              <w:t>Unconditional unused credit line</w:t>
            </w:r>
          </w:p>
        </w:tc>
        <w:tc>
          <w:tcPr>
            <w:tcW w:w="1170" w:type="dxa"/>
            <w:vAlign w:val="bottom"/>
          </w:tcPr>
          <w:p w14:paraId="4EFD64B1" w14:textId="30351AF1" w:rsidR="00C3085A" w:rsidRPr="006A7664" w:rsidRDefault="00C3085A" w:rsidP="00C3085A">
            <w:pPr>
              <w:tabs>
                <w:tab w:val="decimal" w:pos="974"/>
              </w:tabs>
              <w:ind w:left="-119" w:right="-137"/>
              <w:rPr>
                <w:rFonts w:eastAsia="AngsanaNew" w:cs="Times New Roman"/>
                <w:sz w:val="20"/>
              </w:rPr>
            </w:pPr>
            <w:r w:rsidRPr="00BA144F">
              <w:rPr>
                <w:rFonts w:eastAsia="AngsanaNew"/>
                <w:color w:val="000000" w:themeColor="text1"/>
                <w:sz w:val="20"/>
                <w:lang w:eastAsia="en-GB"/>
              </w:rPr>
              <w:t>449,152</w:t>
            </w:r>
          </w:p>
        </w:tc>
        <w:tc>
          <w:tcPr>
            <w:tcW w:w="270" w:type="dxa"/>
            <w:vAlign w:val="bottom"/>
          </w:tcPr>
          <w:p w14:paraId="6A0CAB85" w14:textId="77777777" w:rsidR="00C3085A" w:rsidRPr="006A7664" w:rsidRDefault="00C3085A" w:rsidP="00C3085A">
            <w:pPr>
              <w:tabs>
                <w:tab w:val="decimal" w:pos="871"/>
              </w:tabs>
              <w:ind w:left="-119" w:right="-137"/>
              <w:rPr>
                <w:rFonts w:eastAsia="AngsanaNew" w:cs="Times New Roman"/>
                <w:sz w:val="20"/>
              </w:rPr>
            </w:pPr>
          </w:p>
        </w:tc>
        <w:tc>
          <w:tcPr>
            <w:tcW w:w="1080" w:type="dxa"/>
            <w:vAlign w:val="bottom"/>
          </w:tcPr>
          <w:p w14:paraId="031D09A0" w14:textId="00575A56" w:rsidR="00C3085A" w:rsidRPr="006A7664" w:rsidRDefault="00C3085A" w:rsidP="00C3085A">
            <w:pPr>
              <w:tabs>
                <w:tab w:val="decimal" w:pos="884"/>
              </w:tabs>
              <w:ind w:left="-119" w:right="-137"/>
              <w:rPr>
                <w:rFonts w:eastAsia="AngsanaNew" w:cs="Times New Roman"/>
                <w:sz w:val="20"/>
              </w:rPr>
            </w:pPr>
            <w:r w:rsidRPr="00BA144F">
              <w:rPr>
                <w:rFonts w:eastAsia="AngsanaNew"/>
                <w:color w:val="000000" w:themeColor="text1"/>
                <w:sz w:val="20"/>
                <w:lang w:eastAsia="en-GB"/>
              </w:rPr>
              <w:t>1,147</w:t>
            </w:r>
          </w:p>
        </w:tc>
        <w:tc>
          <w:tcPr>
            <w:tcW w:w="270" w:type="dxa"/>
            <w:vAlign w:val="bottom"/>
          </w:tcPr>
          <w:p w14:paraId="0C06FFB7" w14:textId="77777777" w:rsidR="00C3085A" w:rsidRPr="006A7664" w:rsidRDefault="00C3085A" w:rsidP="00C3085A">
            <w:pPr>
              <w:tabs>
                <w:tab w:val="decimal" w:pos="871"/>
              </w:tabs>
              <w:ind w:left="-119" w:right="-137"/>
              <w:rPr>
                <w:rFonts w:eastAsia="AngsanaNew" w:cs="Times New Roman"/>
                <w:sz w:val="20"/>
              </w:rPr>
            </w:pPr>
          </w:p>
        </w:tc>
        <w:tc>
          <w:tcPr>
            <w:tcW w:w="1080" w:type="dxa"/>
            <w:vAlign w:val="bottom"/>
          </w:tcPr>
          <w:p w14:paraId="038CD8FE" w14:textId="3B08E59C" w:rsidR="00C3085A" w:rsidRPr="006A7664" w:rsidRDefault="00741AA8" w:rsidP="00C3085A">
            <w:pPr>
              <w:tabs>
                <w:tab w:val="decimal" w:pos="874"/>
              </w:tabs>
              <w:ind w:left="-119" w:right="-137"/>
              <w:rPr>
                <w:rFonts w:eastAsia="AngsanaNew" w:cs="Times New Roman"/>
                <w:sz w:val="20"/>
              </w:rPr>
            </w:pPr>
            <w:r>
              <w:rPr>
                <w:rFonts w:eastAsia="AngsanaNew"/>
                <w:color w:val="000000" w:themeColor="text1"/>
                <w:sz w:val="20"/>
                <w:lang w:eastAsia="en-GB"/>
              </w:rPr>
              <w:t>1,398</w:t>
            </w:r>
          </w:p>
        </w:tc>
        <w:tc>
          <w:tcPr>
            <w:tcW w:w="270" w:type="dxa"/>
            <w:vAlign w:val="bottom"/>
          </w:tcPr>
          <w:p w14:paraId="4D6D33A6" w14:textId="77777777" w:rsidR="00C3085A" w:rsidRPr="006A7664" w:rsidRDefault="00C3085A" w:rsidP="00C3085A">
            <w:pPr>
              <w:tabs>
                <w:tab w:val="decimal" w:pos="871"/>
              </w:tabs>
              <w:ind w:left="-119" w:right="-137"/>
              <w:rPr>
                <w:rFonts w:eastAsia="AngsanaNew" w:cs="Times New Roman"/>
                <w:sz w:val="20"/>
              </w:rPr>
            </w:pPr>
          </w:p>
        </w:tc>
        <w:tc>
          <w:tcPr>
            <w:tcW w:w="1196" w:type="dxa"/>
            <w:vAlign w:val="bottom"/>
          </w:tcPr>
          <w:p w14:paraId="71633867" w14:textId="5F5D5F85" w:rsidR="00C3085A" w:rsidRPr="006A7664" w:rsidRDefault="00741AA8" w:rsidP="00C3085A">
            <w:pPr>
              <w:tabs>
                <w:tab w:val="decimal" w:pos="971"/>
              </w:tabs>
              <w:ind w:left="-119" w:right="-137"/>
              <w:rPr>
                <w:rFonts w:eastAsia="AngsanaNew" w:cs="Times New Roman"/>
                <w:sz w:val="20"/>
              </w:rPr>
            </w:pPr>
            <w:r>
              <w:rPr>
                <w:rFonts w:eastAsia="AngsanaNew"/>
                <w:color w:val="000000" w:themeColor="text1"/>
                <w:sz w:val="20"/>
                <w:lang w:eastAsia="en-GB"/>
              </w:rPr>
              <w:t>451,697</w:t>
            </w:r>
          </w:p>
        </w:tc>
      </w:tr>
      <w:tr w:rsidR="00C3085A" w:rsidRPr="0012708E" w14:paraId="036A573A" w14:textId="77777777" w:rsidTr="0093239C">
        <w:trPr>
          <w:cantSplit/>
        </w:trPr>
        <w:tc>
          <w:tcPr>
            <w:tcW w:w="3861" w:type="dxa"/>
          </w:tcPr>
          <w:p w14:paraId="5F42D5F1" w14:textId="4819510E" w:rsidR="00C3085A" w:rsidRPr="0012708E" w:rsidRDefault="00C3085A" w:rsidP="00C3085A">
            <w:pPr>
              <w:ind w:left="168" w:right="-105" w:hanging="168"/>
              <w:rPr>
                <w:rFonts w:cs="Times New Roman"/>
                <w:sz w:val="20"/>
                <w:szCs w:val="18"/>
              </w:rPr>
            </w:pPr>
            <w:r w:rsidRPr="0012708E">
              <w:rPr>
                <w:rFonts w:cs="Times New Roman"/>
                <w:sz w:val="20"/>
                <w:szCs w:val="18"/>
              </w:rPr>
              <w:t>Allowance for expected credit loss</w:t>
            </w:r>
          </w:p>
        </w:tc>
        <w:tc>
          <w:tcPr>
            <w:tcW w:w="1170" w:type="dxa"/>
            <w:vAlign w:val="bottom"/>
          </w:tcPr>
          <w:p w14:paraId="221658D7" w14:textId="572A7C9E" w:rsidR="00C3085A" w:rsidRPr="006A7664" w:rsidRDefault="00C3085A" w:rsidP="00C3085A">
            <w:pPr>
              <w:tabs>
                <w:tab w:val="decimal" w:pos="974"/>
              </w:tabs>
              <w:ind w:left="-119" w:right="-137"/>
              <w:rPr>
                <w:rFonts w:eastAsia="AngsanaNew" w:cs="Times New Roman"/>
                <w:sz w:val="20"/>
                <w:rtl/>
              </w:rPr>
            </w:pPr>
            <w:r w:rsidRPr="0093239C">
              <w:rPr>
                <w:rFonts w:eastAsia="AngsanaNew" w:cs="Times New Roman"/>
                <w:color w:val="000000" w:themeColor="text1"/>
                <w:sz w:val="20"/>
                <w:lang w:eastAsia="en-GB"/>
              </w:rPr>
              <w:t>(</w:t>
            </w:r>
            <w:r w:rsidRPr="00BA144F">
              <w:rPr>
                <w:rFonts w:eastAsia="AngsanaNew" w:cs="Times New Roman"/>
                <w:color w:val="000000" w:themeColor="text1"/>
                <w:sz w:val="20"/>
                <w:lang w:eastAsia="en-GB"/>
              </w:rPr>
              <w:t>994</w:t>
            </w:r>
            <w:r w:rsidRPr="0093239C">
              <w:rPr>
                <w:rFonts w:eastAsia="AngsanaNew" w:cs="Times New Roman"/>
                <w:color w:val="000000" w:themeColor="text1"/>
                <w:sz w:val="20"/>
                <w:lang w:eastAsia="en-GB"/>
              </w:rPr>
              <w:t>)</w:t>
            </w:r>
          </w:p>
        </w:tc>
        <w:tc>
          <w:tcPr>
            <w:tcW w:w="270" w:type="dxa"/>
            <w:vAlign w:val="bottom"/>
          </w:tcPr>
          <w:p w14:paraId="4E5B0539" w14:textId="77777777" w:rsidR="00C3085A" w:rsidRPr="006A7664" w:rsidRDefault="00C3085A" w:rsidP="00C3085A">
            <w:pPr>
              <w:tabs>
                <w:tab w:val="decimal" w:pos="871"/>
              </w:tabs>
              <w:ind w:left="-119" w:right="-137"/>
              <w:rPr>
                <w:rFonts w:eastAsia="AngsanaNew" w:cs="Times New Roman"/>
                <w:sz w:val="20"/>
              </w:rPr>
            </w:pPr>
          </w:p>
        </w:tc>
        <w:tc>
          <w:tcPr>
            <w:tcW w:w="1080" w:type="dxa"/>
            <w:vAlign w:val="bottom"/>
          </w:tcPr>
          <w:p w14:paraId="14E442BD" w14:textId="13FB9198" w:rsidR="00C3085A" w:rsidRPr="006A7664" w:rsidRDefault="00C3085A" w:rsidP="00C3085A">
            <w:pPr>
              <w:tabs>
                <w:tab w:val="decimal" w:pos="884"/>
              </w:tabs>
              <w:ind w:left="-119" w:right="-137"/>
              <w:rPr>
                <w:rFonts w:eastAsia="AngsanaNew" w:cs="Times New Roman"/>
                <w:sz w:val="20"/>
              </w:rPr>
            </w:pPr>
            <w:r w:rsidRPr="0093239C">
              <w:rPr>
                <w:rFonts w:eastAsia="AngsanaNew" w:cs="Times New Roman"/>
                <w:color w:val="000000" w:themeColor="text1"/>
                <w:sz w:val="20"/>
                <w:lang w:eastAsia="en-GB"/>
              </w:rPr>
              <w:t>(</w:t>
            </w:r>
            <w:r w:rsidRPr="00BA144F">
              <w:rPr>
                <w:rFonts w:eastAsia="AngsanaNew" w:cs="Times New Roman"/>
                <w:color w:val="000000" w:themeColor="text1"/>
                <w:sz w:val="20"/>
                <w:lang w:eastAsia="en-GB"/>
              </w:rPr>
              <w:t>174</w:t>
            </w:r>
            <w:r w:rsidRPr="0093239C">
              <w:rPr>
                <w:rFonts w:eastAsia="AngsanaNew" w:cs="Times New Roman"/>
                <w:color w:val="000000" w:themeColor="text1"/>
                <w:sz w:val="20"/>
                <w:lang w:eastAsia="en-GB"/>
              </w:rPr>
              <w:t>)</w:t>
            </w:r>
          </w:p>
        </w:tc>
        <w:tc>
          <w:tcPr>
            <w:tcW w:w="270" w:type="dxa"/>
            <w:vAlign w:val="bottom"/>
          </w:tcPr>
          <w:p w14:paraId="13E0F6C6" w14:textId="77777777" w:rsidR="00C3085A" w:rsidRPr="006A7664" w:rsidRDefault="00C3085A" w:rsidP="00C3085A">
            <w:pPr>
              <w:tabs>
                <w:tab w:val="decimal" w:pos="871"/>
              </w:tabs>
              <w:ind w:left="-119" w:right="-137"/>
              <w:rPr>
                <w:rFonts w:eastAsia="AngsanaNew" w:cs="Times New Roman"/>
                <w:sz w:val="20"/>
              </w:rPr>
            </w:pPr>
          </w:p>
        </w:tc>
        <w:tc>
          <w:tcPr>
            <w:tcW w:w="1080" w:type="dxa"/>
            <w:vAlign w:val="bottom"/>
          </w:tcPr>
          <w:p w14:paraId="3867C08E" w14:textId="350D1FAE" w:rsidR="00C3085A" w:rsidRPr="006A7664" w:rsidRDefault="00C3085A" w:rsidP="00C3085A">
            <w:pPr>
              <w:tabs>
                <w:tab w:val="decimal" w:pos="874"/>
              </w:tabs>
              <w:ind w:left="-119" w:right="-137"/>
              <w:rPr>
                <w:rFonts w:eastAsia="AngsanaNew" w:cs="Times New Roman"/>
                <w:sz w:val="20"/>
              </w:rPr>
            </w:pPr>
            <w:r w:rsidRPr="0093239C">
              <w:rPr>
                <w:rFonts w:eastAsia="AngsanaNew" w:cs="Times New Roman"/>
                <w:color w:val="000000" w:themeColor="text1"/>
                <w:sz w:val="20"/>
                <w:lang w:eastAsia="en-GB"/>
              </w:rPr>
              <w:t>(</w:t>
            </w:r>
            <w:r w:rsidRPr="00BA144F">
              <w:rPr>
                <w:rFonts w:eastAsia="AngsanaNew" w:cs="Times New Roman"/>
                <w:color w:val="000000" w:themeColor="text1"/>
                <w:sz w:val="20"/>
                <w:lang w:eastAsia="en-GB"/>
              </w:rPr>
              <w:t>646</w:t>
            </w:r>
            <w:r w:rsidRPr="0093239C">
              <w:rPr>
                <w:rFonts w:eastAsia="AngsanaNew" w:cs="Times New Roman"/>
                <w:color w:val="000000" w:themeColor="text1"/>
                <w:sz w:val="20"/>
                <w:lang w:eastAsia="en-GB"/>
              </w:rPr>
              <w:t>)</w:t>
            </w:r>
          </w:p>
        </w:tc>
        <w:tc>
          <w:tcPr>
            <w:tcW w:w="270" w:type="dxa"/>
            <w:vAlign w:val="bottom"/>
          </w:tcPr>
          <w:p w14:paraId="7F52CB05" w14:textId="77777777" w:rsidR="00C3085A" w:rsidRPr="006A7664" w:rsidRDefault="00C3085A" w:rsidP="00C3085A">
            <w:pPr>
              <w:tabs>
                <w:tab w:val="decimal" w:pos="871"/>
              </w:tabs>
              <w:ind w:left="-119" w:right="-137"/>
              <w:rPr>
                <w:rFonts w:eastAsia="AngsanaNew" w:cs="Times New Roman"/>
                <w:sz w:val="20"/>
              </w:rPr>
            </w:pPr>
          </w:p>
        </w:tc>
        <w:tc>
          <w:tcPr>
            <w:tcW w:w="1196" w:type="dxa"/>
            <w:vAlign w:val="bottom"/>
          </w:tcPr>
          <w:p w14:paraId="26436AF1" w14:textId="5385172C" w:rsidR="00C3085A" w:rsidRPr="006A7664" w:rsidRDefault="00C3085A" w:rsidP="00C3085A">
            <w:pPr>
              <w:tabs>
                <w:tab w:val="decimal" w:pos="971"/>
              </w:tabs>
              <w:ind w:left="-119" w:right="-137"/>
              <w:rPr>
                <w:rFonts w:eastAsia="AngsanaNew" w:cs="Times New Roman"/>
                <w:sz w:val="20"/>
              </w:rPr>
            </w:pPr>
            <w:r w:rsidRPr="0093239C">
              <w:rPr>
                <w:rFonts w:eastAsia="AngsanaNew" w:cs="Times New Roman"/>
                <w:color w:val="000000" w:themeColor="text1"/>
                <w:sz w:val="20"/>
                <w:lang w:eastAsia="en-GB"/>
              </w:rPr>
              <w:t>(</w:t>
            </w:r>
            <w:r w:rsidRPr="00BA144F">
              <w:rPr>
                <w:rFonts w:eastAsia="AngsanaNew" w:cs="Times New Roman"/>
                <w:color w:val="000000" w:themeColor="text1"/>
                <w:sz w:val="20"/>
                <w:lang w:eastAsia="en-GB"/>
              </w:rPr>
              <w:t>1,814</w:t>
            </w:r>
            <w:r w:rsidRPr="0093239C">
              <w:rPr>
                <w:rFonts w:eastAsia="AngsanaNew" w:cs="Times New Roman"/>
                <w:color w:val="000000" w:themeColor="text1"/>
                <w:sz w:val="20"/>
                <w:lang w:eastAsia="en-GB"/>
              </w:rPr>
              <w:t>)</w:t>
            </w:r>
          </w:p>
        </w:tc>
      </w:tr>
    </w:tbl>
    <w:p w14:paraId="12BCFB6E" w14:textId="37A25B28" w:rsidR="00084E37" w:rsidRPr="00C07B25" w:rsidRDefault="00084E37" w:rsidP="00C07B25">
      <w:pPr>
        <w:ind w:left="900" w:hanging="360"/>
        <w:rPr>
          <w:rFonts w:cs="Times New Roman"/>
          <w:sz w:val="18"/>
          <w:szCs w:val="18"/>
        </w:rPr>
      </w:pPr>
    </w:p>
    <w:p w14:paraId="3F216BF5" w14:textId="77777777" w:rsidR="00EE5ABA" w:rsidRPr="00C07B25" w:rsidRDefault="00EE5ABA" w:rsidP="00C801B1">
      <w:pPr>
        <w:ind w:left="900" w:hanging="360"/>
        <w:rPr>
          <w:rFonts w:cs="Times New Roman"/>
          <w:sz w:val="18"/>
          <w:szCs w:val="18"/>
          <w:vertAlign w:val="superscript"/>
        </w:rPr>
      </w:pPr>
      <w:r w:rsidRPr="00C07B25">
        <w:rPr>
          <w:rFonts w:cs="Times New Roman"/>
          <w:spacing w:val="-2"/>
          <w:sz w:val="18"/>
          <w:szCs w:val="18"/>
          <w:vertAlign w:val="superscript"/>
        </w:rPr>
        <w:t>(1)</w:t>
      </w:r>
      <w:r w:rsidRPr="00C07B25">
        <w:rPr>
          <w:rFonts w:cs="Times New Roman"/>
          <w:spacing w:val="-2"/>
          <w:sz w:val="18"/>
          <w:szCs w:val="18"/>
        </w:rPr>
        <w:tab/>
        <w:t>Investment grade</w:t>
      </w:r>
      <w:r w:rsidRPr="00C07B25">
        <w:rPr>
          <w:rFonts w:cs="Times New Roman"/>
          <w:sz w:val="18"/>
          <w:szCs w:val="18"/>
          <w:vertAlign w:val="superscript"/>
        </w:rPr>
        <w:t xml:space="preserve"> </w:t>
      </w:r>
    </w:p>
    <w:p w14:paraId="6D73267A" w14:textId="12180917" w:rsidR="00C801B1" w:rsidRPr="00C07B25" w:rsidRDefault="00C801B1" w:rsidP="00C801B1">
      <w:pPr>
        <w:ind w:left="900" w:hanging="360"/>
        <w:rPr>
          <w:rFonts w:cs="Times New Roman"/>
          <w:sz w:val="18"/>
          <w:szCs w:val="18"/>
        </w:rPr>
      </w:pPr>
      <w:r w:rsidRPr="00C07B25">
        <w:rPr>
          <w:rFonts w:cs="Times New Roman"/>
          <w:sz w:val="18"/>
          <w:szCs w:val="18"/>
          <w:vertAlign w:val="superscript"/>
        </w:rPr>
        <w:t>(2)</w:t>
      </w:r>
      <w:r w:rsidRPr="00C07B25">
        <w:rPr>
          <w:rFonts w:cs="Times New Roman"/>
          <w:sz w:val="18"/>
          <w:szCs w:val="18"/>
        </w:rPr>
        <w:tab/>
        <w:t>Financial assets that are not more than 1 month past due</w:t>
      </w:r>
    </w:p>
    <w:p w14:paraId="7598092F" w14:textId="77777777" w:rsidR="00C801B1" w:rsidRPr="00C07B25" w:rsidRDefault="00C801B1" w:rsidP="00C801B1">
      <w:pPr>
        <w:ind w:left="900" w:hanging="360"/>
        <w:rPr>
          <w:rFonts w:cs="Times New Roman"/>
          <w:sz w:val="18"/>
          <w:szCs w:val="18"/>
        </w:rPr>
      </w:pPr>
      <w:r w:rsidRPr="00C07B25">
        <w:rPr>
          <w:rFonts w:cs="Times New Roman"/>
          <w:sz w:val="18"/>
          <w:szCs w:val="18"/>
          <w:vertAlign w:val="superscript"/>
        </w:rPr>
        <w:t>(3)</w:t>
      </w:r>
      <w:r w:rsidRPr="00C07B25">
        <w:rPr>
          <w:rFonts w:cs="Times New Roman"/>
          <w:sz w:val="18"/>
          <w:szCs w:val="18"/>
        </w:rPr>
        <w:tab/>
        <w:t>Financial assets that are not more than 3 months past due</w:t>
      </w:r>
    </w:p>
    <w:p w14:paraId="0117220E" w14:textId="64A53B72" w:rsidR="00C801B1" w:rsidRPr="00C07B25" w:rsidRDefault="00C801B1" w:rsidP="00C07B25">
      <w:pPr>
        <w:autoSpaceDE w:val="0"/>
        <w:autoSpaceDN w:val="0"/>
        <w:adjustRightInd w:val="0"/>
        <w:spacing w:line="240" w:lineRule="atLeast"/>
        <w:ind w:left="518"/>
        <w:jc w:val="thaiDistribute"/>
        <w:rPr>
          <w:rFonts w:cs="Times New Roman"/>
          <w:color w:val="000000"/>
          <w:szCs w:val="22"/>
          <w:lang w:bidi="th-TH"/>
        </w:rPr>
      </w:pPr>
    </w:p>
    <w:p w14:paraId="02A62CEA" w14:textId="7E5B87B7" w:rsidR="00BD2289" w:rsidRPr="0012708E" w:rsidRDefault="00BD2289" w:rsidP="00BD2289">
      <w:pPr>
        <w:autoSpaceDE w:val="0"/>
        <w:autoSpaceDN w:val="0"/>
        <w:adjustRightInd w:val="0"/>
        <w:spacing w:line="240" w:lineRule="atLeast"/>
        <w:ind w:left="518"/>
        <w:jc w:val="thaiDistribute"/>
        <w:rPr>
          <w:rFonts w:cs="Times New Roman"/>
          <w:i/>
          <w:iCs/>
          <w:color w:val="000000"/>
          <w:szCs w:val="22"/>
          <w:lang w:bidi="th-TH"/>
        </w:rPr>
      </w:pPr>
      <w:r w:rsidRPr="0012708E">
        <w:rPr>
          <w:rFonts w:cs="Times New Roman"/>
          <w:i/>
          <w:iCs/>
          <w:color w:val="000000"/>
          <w:szCs w:val="22"/>
          <w:lang w:bidi="th-TH"/>
        </w:rPr>
        <w:t>Collateral held and other credit enhancements</w:t>
      </w:r>
    </w:p>
    <w:p w14:paraId="3C15CD86" w14:textId="77777777" w:rsidR="00BD2289" w:rsidRPr="00EA61A6" w:rsidRDefault="00BD2289" w:rsidP="00BD2289">
      <w:pPr>
        <w:autoSpaceDE w:val="0"/>
        <w:autoSpaceDN w:val="0"/>
        <w:adjustRightInd w:val="0"/>
        <w:spacing w:line="240" w:lineRule="atLeast"/>
        <w:ind w:left="518"/>
        <w:jc w:val="thaiDistribute"/>
        <w:rPr>
          <w:rFonts w:cs="Times New Roman"/>
          <w:color w:val="000000"/>
          <w:szCs w:val="22"/>
          <w:lang w:bidi="th-TH"/>
        </w:rPr>
      </w:pPr>
    </w:p>
    <w:p w14:paraId="2B7A5038" w14:textId="2AF2F23D" w:rsidR="00BD2289" w:rsidRPr="0012708E" w:rsidRDefault="00BD2289" w:rsidP="00BD2289">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The</w:t>
      </w:r>
      <w:r w:rsidR="004C7A0A" w:rsidRPr="0012708E">
        <w:rPr>
          <w:rFonts w:cs="Times New Roman"/>
          <w:color w:val="000000"/>
          <w:szCs w:val="22"/>
          <w:lang w:bidi="th-TH"/>
        </w:rPr>
        <w:t xml:space="preserve"> </w:t>
      </w:r>
      <w:r w:rsidRPr="0012708E">
        <w:rPr>
          <w:rFonts w:cs="Times New Roman"/>
          <w:color w:val="000000"/>
          <w:szCs w:val="22"/>
          <w:lang w:bidi="th-TH"/>
        </w:rPr>
        <w:t>reliability of the debtor</w:t>
      </w:r>
      <w:r w:rsidR="004C7A0A" w:rsidRPr="0012708E">
        <w:rPr>
          <w:rFonts w:cs="Times New Roman"/>
          <w:color w:val="000000"/>
          <w:szCs w:val="22"/>
          <w:lang w:bidi="th-TH"/>
        </w:rPr>
        <w:t>s</w:t>
      </w:r>
      <w:r w:rsidRPr="0012708E">
        <w:rPr>
          <w:rFonts w:cs="Times New Roman"/>
          <w:color w:val="000000"/>
          <w:szCs w:val="22"/>
          <w:lang w:bidi="th-TH"/>
        </w:rPr>
        <w:t xml:space="preserve"> is associated with an indicator of a debtor’s profile, capital, and </w:t>
      </w:r>
      <w:r w:rsidR="004C7A0A" w:rsidRPr="0012708E">
        <w:rPr>
          <w:rFonts w:cs="Times New Roman"/>
          <w:color w:val="000000"/>
          <w:szCs w:val="22"/>
          <w:lang w:bidi="th-TH"/>
        </w:rPr>
        <w:t>ability to repay</w:t>
      </w:r>
      <w:r w:rsidRPr="0012708E">
        <w:rPr>
          <w:rFonts w:cs="Times New Roman"/>
          <w:color w:val="000000"/>
          <w:szCs w:val="22"/>
          <w:lang w:bidi="th-TH"/>
        </w:rPr>
        <w:t>.</w:t>
      </w:r>
      <w:r w:rsidR="004C7A0A" w:rsidRPr="0012708E">
        <w:rPr>
          <w:rFonts w:cs="Times New Roman"/>
          <w:color w:val="000000"/>
          <w:szCs w:val="22"/>
          <w:lang w:bidi="th-TH"/>
        </w:rPr>
        <w:t xml:space="preserve"> </w:t>
      </w:r>
      <w:r w:rsidRPr="0012708E">
        <w:rPr>
          <w:rFonts w:cs="Times New Roman"/>
          <w:color w:val="000000"/>
          <w:szCs w:val="22"/>
          <w:lang w:bidi="th-TH"/>
        </w:rPr>
        <w:t>Th</w:t>
      </w:r>
      <w:r w:rsidR="004C7A0A" w:rsidRPr="0012708E">
        <w:rPr>
          <w:rFonts w:cs="Times New Roman"/>
          <w:color w:val="000000"/>
          <w:szCs w:val="22"/>
          <w:lang w:bidi="th-TH"/>
        </w:rPr>
        <w:t>ese</w:t>
      </w:r>
      <w:r w:rsidRPr="0012708E">
        <w:rPr>
          <w:rFonts w:cs="Times New Roman"/>
          <w:color w:val="000000"/>
          <w:szCs w:val="22"/>
          <w:lang w:bidi="th-TH"/>
        </w:rPr>
        <w:t xml:space="preserve"> </w:t>
      </w:r>
      <w:r w:rsidR="004C7A0A" w:rsidRPr="0012708E">
        <w:rPr>
          <w:rFonts w:cs="Times New Roman"/>
          <w:color w:val="000000"/>
          <w:szCs w:val="22"/>
          <w:lang w:bidi="th-TH"/>
        </w:rPr>
        <w:t>are</w:t>
      </w:r>
      <w:r w:rsidRPr="0012708E">
        <w:rPr>
          <w:rFonts w:cs="Times New Roman"/>
          <w:color w:val="000000"/>
          <w:szCs w:val="22"/>
          <w:lang w:bidi="th-TH"/>
        </w:rPr>
        <w:t xml:space="preserve"> </w:t>
      </w:r>
      <w:r w:rsidR="004C7A0A" w:rsidRPr="0012708E">
        <w:rPr>
          <w:rFonts w:cs="Times New Roman"/>
          <w:color w:val="000000"/>
          <w:szCs w:val="22"/>
          <w:lang w:bidi="th-TH"/>
        </w:rPr>
        <w:t>significant</w:t>
      </w:r>
      <w:r w:rsidRPr="0012708E">
        <w:rPr>
          <w:rFonts w:cs="Times New Roman"/>
          <w:color w:val="000000"/>
          <w:szCs w:val="22"/>
          <w:lang w:bidi="th-TH"/>
        </w:rPr>
        <w:t xml:space="preserve"> aspect</w:t>
      </w:r>
      <w:r w:rsidR="009656E5">
        <w:rPr>
          <w:rFonts w:cs="Times New Roman"/>
          <w:color w:val="000000"/>
          <w:szCs w:val="22"/>
          <w:lang w:bidi="th-TH"/>
        </w:rPr>
        <w:t>s</w:t>
      </w:r>
      <w:r w:rsidRPr="0012708E">
        <w:rPr>
          <w:rFonts w:cs="Times New Roman"/>
          <w:color w:val="000000"/>
          <w:szCs w:val="22"/>
          <w:lang w:bidi="th-TH"/>
        </w:rPr>
        <w:t xml:space="preserve"> of credit quality </w:t>
      </w:r>
      <w:r w:rsidR="004C7A0A" w:rsidRPr="0012708E">
        <w:rPr>
          <w:rFonts w:cs="Times New Roman"/>
          <w:color w:val="000000"/>
          <w:szCs w:val="22"/>
          <w:lang w:bidi="th-TH"/>
        </w:rPr>
        <w:t>consideration</w:t>
      </w:r>
      <w:r w:rsidRPr="0012708E">
        <w:rPr>
          <w:rFonts w:cs="Times New Roman"/>
          <w:color w:val="000000"/>
          <w:szCs w:val="22"/>
          <w:lang w:bidi="th-TH"/>
        </w:rPr>
        <w:t>. In addition,</w:t>
      </w:r>
      <w:r w:rsidR="004C7A0A" w:rsidRPr="0012708E">
        <w:rPr>
          <w:rFonts w:cs="Times New Roman"/>
          <w:color w:val="000000"/>
          <w:szCs w:val="22"/>
          <w:lang w:bidi="th-TH"/>
        </w:rPr>
        <w:t xml:space="preserve"> </w:t>
      </w:r>
      <w:r w:rsidRPr="0012708E">
        <w:rPr>
          <w:rFonts w:cs="Times New Roman"/>
          <w:color w:val="000000"/>
          <w:szCs w:val="22"/>
          <w:lang w:bidi="th-TH"/>
        </w:rPr>
        <w:t xml:space="preserve">the collateral </w:t>
      </w:r>
      <w:r w:rsidR="004C7A0A" w:rsidRPr="0012708E">
        <w:rPr>
          <w:rFonts w:cs="Times New Roman"/>
          <w:color w:val="000000"/>
          <w:szCs w:val="22"/>
          <w:lang w:bidi="th-TH"/>
        </w:rPr>
        <w:t>is used as one type of credit risk mitigation to reduce potential credit losses</w:t>
      </w:r>
      <w:r w:rsidR="006E499D" w:rsidRPr="0012708E">
        <w:rPr>
          <w:rFonts w:cs="Times New Roman"/>
          <w:color w:val="000000"/>
          <w:szCs w:val="22"/>
          <w:lang w:bidi="th-TH"/>
        </w:rPr>
        <w:t xml:space="preserve"> in the event of default</w:t>
      </w:r>
      <w:r w:rsidRPr="0012708E">
        <w:rPr>
          <w:rFonts w:cs="Times New Roman"/>
          <w:color w:val="000000"/>
          <w:szCs w:val="22"/>
          <w:lang w:bidi="th-TH"/>
        </w:rPr>
        <w:t xml:space="preserve">. </w:t>
      </w:r>
      <w:r w:rsidR="004C7A0A" w:rsidRPr="0012708E">
        <w:rPr>
          <w:rFonts w:cs="Times New Roman"/>
          <w:color w:val="000000"/>
          <w:szCs w:val="22"/>
          <w:lang w:bidi="th-TH"/>
        </w:rPr>
        <w:t>To</w:t>
      </w:r>
      <w:r w:rsidRPr="0012708E">
        <w:rPr>
          <w:rFonts w:cs="Times New Roman"/>
          <w:color w:val="000000"/>
          <w:szCs w:val="22"/>
          <w:lang w:bidi="th-TH"/>
        </w:rPr>
        <w:t xml:space="preserve"> ensure that the collateral accepted by the Group is market</w:t>
      </w:r>
      <w:r w:rsidR="004C7A0A" w:rsidRPr="0012708E">
        <w:rPr>
          <w:rFonts w:cs="Times New Roman"/>
          <w:color w:val="000000"/>
          <w:szCs w:val="22"/>
          <w:lang w:bidi="th-TH"/>
        </w:rPr>
        <w:t xml:space="preserve">able </w:t>
      </w:r>
      <w:r w:rsidRPr="0012708E">
        <w:rPr>
          <w:rFonts w:cs="Times New Roman"/>
          <w:color w:val="000000"/>
          <w:szCs w:val="22"/>
          <w:lang w:bidi="th-TH"/>
        </w:rPr>
        <w:t xml:space="preserve">and </w:t>
      </w:r>
      <w:r w:rsidR="004C7A0A" w:rsidRPr="0012708E">
        <w:rPr>
          <w:rFonts w:cs="Times New Roman"/>
          <w:color w:val="000000"/>
          <w:szCs w:val="22"/>
          <w:lang w:bidi="th-TH"/>
        </w:rPr>
        <w:t>legally</w:t>
      </w:r>
      <w:r w:rsidRPr="0012708E">
        <w:rPr>
          <w:rFonts w:cs="Times New Roman"/>
          <w:color w:val="000000"/>
          <w:szCs w:val="22"/>
          <w:lang w:bidi="th-TH"/>
        </w:rPr>
        <w:t xml:space="preserve"> enforce</w:t>
      </w:r>
      <w:r w:rsidR="00182935" w:rsidRPr="0012708E">
        <w:rPr>
          <w:rFonts w:cs="Times New Roman"/>
          <w:color w:val="000000"/>
          <w:szCs w:val="22"/>
          <w:lang w:bidi="th-TH"/>
        </w:rPr>
        <w:t>able</w:t>
      </w:r>
      <w:r w:rsidR="00C54B2E" w:rsidRPr="0012708E">
        <w:rPr>
          <w:rFonts w:cs="Times New Roman"/>
          <w:color w:val="000000"/>
          <w:szCs w:val="22"/>
          <w:lang w:bidi="th-TH"/>
        </w:rPr>
        <w:t>, t</w:t>
      </w:r>
      <w:r w:rsidRPr="0012708E">
        <w:rPr>
          <w:rFonts w:cs="Times New Roman"/>
          <w:color w:val="000000"/>
          <w:szCs w:val="22"/>
          <w:lang w:bidi="th-TH"/>
        </w:rPr>
        <w:t>he Group review</w:t>
      </w:r>
      <w:r w:rsidR="00182935" w:rsidRPr="0012708E">
        <w:rPr>
          <w:rFonts w:cs="Times New Roman"/>
          <w:color w:val="000000"/>
          <w:szCs w:val="22"/>
          <w:lang w:bidi="th-TH"/>
        </w:rPr>
        <w:t xml:space="preserve">s </w:t>
      </w:r>
      <w:r w:rsidRPr="0012708E">
        <w:rPr>
          <w:rFonts w:cs="Times New Roman"/>
          <w:color w:val="000000"/>
          <w:szCs w:val="22"/>
          <w:lang w:bidi="th-TH"/>
        </w:rPr>
        <w:t xml:space="preserve">collateral </w:t>
      </w:r>
      <w:r w:rsidR="00182935" w:rsidRPr="0012708E">
        <w:rPr>
          <w:rFonts w:cs="Times New Roman"/>
          <w:color w:val="000000"/>
          <w:szCs w:val="22"/>
          <w:lang w:bidi="th-TH"/>
        </w:rPr>
        <w:t>value</w:t>
      </w:r>
      <w:r w:rsidRPr="0012708E">
        <w:rPr>
          <w:rFonts w:cs="Times New Roman"/>
          <w:color w:val="000000"/>
          <w:szCs w:val="22"/>
          <w:lang w:bidi="th-TH"/>
        </w:rPr>
        <w:t xml:space="preserve"> </w:t>
      </w:r>
      <w:r w:rsidR="00182935" w:rsidRPr="0012708E">
        <w:rPr>
          <w:rFonts w:cs="Times New Roman"/>
          <w:color w:val="000000"/>
          <w:szCs w:val="22"/>
          <w:lang w:bidi="th-TH"/>
        </w:rPr>
        <w:t>following</w:t>
      </w:r>
      <w:r w:rsidRPr="0012708E">
        <w:rPr>
          <w:rFonts w:cs="Times New Roman"/>
          <w:color w:val="000000"/>
          <w:szCs w:val="22"/>
          <w:lang w:bidi="th-TH"/>
        </w:rPr>
        <w:t xml:space="preserve"> the collateral policy </w:t>
      </w:r>
      <w:r w:rsidR="00182935" w:rsidRPr="0012708E">
        <w:rPr>
          <w:rFonts w:cs="Times New Roman"/>
          <w:color w:val="000000"/>
          <w:szCs w:val="22"/>
          <w:lang w:bidi="th-TH"/>
        </w:rPr>
        <w:t>and</w:t>
      </w:r>
      <w:r w:rsidRPr="0012708E">
        <w:rPr>
          <w:rFonts w:cs="Times New Roman"/>
          <w:color w:val="000000"/>
          <w:szCs w:val="22"/>
          <w:lang w:bidi="th-TH"/>
        </w:rPr>
        <w:t xml:space="preserve"> the BoT’s </w:t>
      </w:r>
      <w:r w:rsidR="00182935" w:rsidRPr="0012708E">
        <w:rPr>
          <w:rFonts w:cs="Times New Roman"/>
          <w:color w:val="000000"/>
          <w:szCs w:val="22"/>
          <w:lang w:bidi="th-TH"/>
        </w:rPr>
        <w:t>guidelines</w:t>
      </w:r>
      <w:r w:rsidRPr="0012708E">
        <w:rPr>
          <w:rFonts w:cs="Times New Roman"/>
          <w:color w:val="000000"/>
          <w:szCs w:val="22"/>
          <w:lang w:bidi="th-TH"/>
        </w:rPr>
        <w:t xml:space="preserve"> and regulations.</w:t>
      </w:r>
    </w:p>
    <w:p w14:paraId="32DB8BB6" w14:textId="77777777" w:rsidR="00C54B2E" w:rsidRPr="0012708E" w:rsidRDefault="00C54B2E" w:rsidP="00BD2289">
      <w:pPr>
        <w:autoSpaceDE w:val="0"/>
        <w:autoSpaceDN w:val="0"/>
        <w:adjustRightInd w:val="0"/>
        <w:spacing w:line="240" w:lineRule="atLeast"/>
        <w:ind w:left="518"/>
        <w:jc w:val="thaiDistribute"/>
        <w:rPr>
          <w:rFonts w:cs="Times New Roman"/>
          <w:color w:val="000000"/>
          <w:szCs w:val="22"/>
          <w:lang w:bidi="th-TH"/>
        </w:rPr>
      </w:pPr>
    </w:p>
    <w:p w14:paraId="0213FE65" w14:textId="7B9662EE" w:rsidR="003234DD" w:rsidRDefault="00BD2289" w:rsidP="0093239C">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In addition, in the event that the collateral does not cover the credit limit or no collateral, the Group </w:t>
      </w:r>
      <w:r w:rsidR="00E460CA" w:rsidRPr="0012708E">
        <w:rPr>
          <w:rFonts w:cs="Times New Roman"/>
          <w:color w:val="000000"/>
          <w:szCs w:val="22"/>
          <w:lang w:bidi="th-TH"/>
        </w:rPr>
        <w:t>still</w:t>
      </w:r>
      <w:r w:rsidRPr="0012708E">
        <w:rPr>
          <w:rFonts w:cs="Times New Roman"/>
          <w:color w:val="000000"/>
          <w:szCs w:val="22"/>
          <w:lang w:bidi="th-TH"/>
        </w:rPr>
        <w:t xml:space="preserve"> has other credit enhancements such as participating in a credit guarantee program with the Thai Credit Guarantee Corporation (“TCG”) which is a state</w:t>
      </w:r>
      <w:r w:rsidR="003B1D69" w:rsidRPr="0012708E">
        <w:rPr>
          <w:rFonts w:cs="Times New Roman"/>
          <w:color w:val="000000"/>
          <w:szCs w:val="22"/>
          <w:lang w:bidi="th-TH"/>
        </w:rPr>
        <w:t>-owned</w:t>
      </w:r>
      <w:r w:rsidRPr="0012708E">
        <w:rPr>
          <w:rFonts w:cs="Times New Roman"/>
          <w:color w:val="000000"/>
          <w:szCs w:val="22"/>
          <w:lang w:bidi="th-TH"/>
        </w:rPr>
        <w:t xml:space="preserve"> </w:t>
      </w:r>
      <w:r w:rsidR="003B1D69" w:rsidRPr="0012708E">
        <w:rPr>
          <w:rFonts w:cs="Times New Roman"/>
          <w:color w:val="000000"/>
          <w:szCs w:val="22"/>
          <w:lang w:bidi="th-TH"/>
        </w:rPr>
        <w:t>speciali</w:t>
      </w:r>
      <w:r w:rsidR="004016D3" w:rsidRPr="0012708E">
        <w:rPr>
          <w:rFonts w:cs="Times New Roman"/>
          <w:color w:val="000000"/>
          <w:szCs w:val="22"/>
          <w:lang w:bidi="th-TH"/>
        </w:rPr>
        <w:t>s</w:t>
      </w:r>
      <w:r w:rsidR="003B1D69" w:rsidRPr="0012708E">
        <w:rPr>
          <w:rFonts w:cs="Times New Roman"/>
          <w:color w:val="000000"/>
          <w:szCs w:val="22"/>
          <w:lang w:bidi="th-TH"/>
        </w:rPr>
        <w:t>ed financial institution governed by</w:t>
      </w:r>
      <w:r w:rsidRPr="0012708E">
        <w:rPr>
          <w:rFonts w:cs="Times New Roman"/>
          <w:color w:val="000000"/>
          <w:szCs w:val="22"/>
          <w:lang w:bidi="th-TH"/>
        </w:rPr>
        <w:t xml:space="preserve"> the Ministry of Finance. TCG acts as a guarant</w:t>
      </w:r>
      <w:r w:rsidR="003B1D69" w:rsidRPr="0012708E">
        <w:rPr>
          <w:rFonts w:cs="Times New Roman"/>
          <w:color w:val="000000"/>
          <w:szCs w:val="22"/>
          <w:lang w:bidi="th-TH"/>
        </w:rPr>
        <w:t>or</w:t>
      </w:r>
      <w:r w:rsidRPr="0012708E">
        <w:rPr>
          <w:rFonts w:cs="Times New Roman"/>
          <w:color w:val="000000"/>
          <w:szCs w:val="22"/>
          <w:lang w:bidi="th-TH"/>
        </w:rPr>
        <w:t xml:space="preserve"> for SME and micro</w:t>
      </w:r>
      <w:r w:rsidR="004150EA" w:rsidRPr="0012708E">
        <w:rPr>
          <w:rFonts w:cs="Times New Roman"/>
          <w:color w:val="000000"/>
          <w:szCs w:val="22"/>
          <w:lang w:bidi="th-TH"/>
        </w:rPr>
        <w:t xml:space="preserve"> </w:t>
      </w:r>
      <w:r w:rsidRPr="0012708E">
        <w:rPr>
          <w:rFonts w:cs="Times New Roman"/>
          <w:color w:val="000000"/>
          <w:szCs w:val="22"/>
          <w:lang w:bidi="th-TH"/>
        </w:rPr>
        <w:t xml:space="preserve">finance in order to </w:t>
      </w:r>
      <w:r w:rsidR="003B1D69" w:rsidRPr="0012708E">
        <w:rPr>
          <w:rFonts w:cs="Times New Roman"/>
          <w:color w:val="000000"/>
          <w:szCs w:val="22"/>
          <w:lang w:bidi="th-TH"/>
        </w:rPr>
        <w:t xml:space="preserve">mitigate the </w:t>
      </w:r>
      <w:r w:rsidR="009656E5">
        <w:rPr>
          <w:rFonts w:cs="Times New Roman"/>
          <w:color w:val="000000"/>
          <w:szCs w:val="22"/>
          <w:lang w:bidi="th-TH"/>
        </w:rPr>
        <w:t xml:space="preserve">credit </w:t>
      </w:r>
      <w:r w:rsidR="003B1D69" w:rsidRPr="0012708E">
        <w:rPr>
          <w:rFonts w:cs="Times New Roman"/>
          <w:color w:val="000000"/>
          <w:szCs w:val="22"/>
          <w:lang w:bidi="th-TH"/>
        </w:rPr>
        <w:t>risk</w:t>
      </w:r>
      <w:r w:rsidRPr="0012708E">
        <w:rPr>
          <w:rFonts w:cs="Times New Roman"/>
          <w:color w:val="000000"/>
          <w:szCs w:val="22"/>
          <w:lang w:bidi="th-TH"/>
        </w:rPr>
        <w:t>.</w:t>
      </w:r>
    </w:p>
    <w:p w14:paraId="5112C0B9" w14:textId="535E4BA1" w:rsidR="00F37AC2" w:rsidRDefault="00F37AC2" w:rsidP="007427B5">
      <w:pPr>
        <w:autoSpaceDE w:val="0"/>
        <w:autoSpaceDN w:val="0"/>
        <w:adjustRightInd w:val="0"/>
        <w:spacing w:line="240" w:lineRule="atLeast"/>
        <w:ind w:left="518"/>
        <w:jc w:val="thaiDistribute"/>
        <w:rPr>
          <w:rFonts w:cs="Times New Roman"/>
          <w:color w:val="000000"/>
          <w:szCs w:val="22"/>
          <w:lang w:bidi="th-TH"/>
        </w:rPr>
      </w:pPr>
    </w:p>
    <w:p w14:paraId="1B80B88D" w14:textId="77777777" w:rsidR="00C31A7B" w:rsidRDefault="00C31A7B">
      <w:pPr>
        <w:rPr>
          <w:rFonts w:cs="Times New Roman"/>
          <w:color w:val="000000"/>
          <w:szCs w:val="22"/>
          <w:lang w:val="en-US" w:bidi="th-TH"/>
        </w:rPr>
      </w:pPr>
      <w:r>
        <w:rPr>
          <w:rFonts w:cs="Times New Roman"/>
          <w:color w:val="000000"/>
          <w:szCs w:val="22"/>
          <w:lang w:val="en-US" w:bidi="th-TH"/>
        </w:rPr>
        <w:br w:type="page"/>
      </w:r>
    </w:p>
    <w:p w14:paraId="04C3BCEF" w14:textId="5F56AEE7" w:rsidR="003234DD" w:rsidRPr="0012708E" w:rsidRDefault="003234DD" w:rsidP="003234DD">
      <w:pPr>
        <w:autoSpaceDE w:val="0"/>
        <w:autoSpaceDN w:val="0"/>
        <w:adjustRightInd w:val="0"/>
        <w:spacing w:line="240" w:lineRule="atLeast"/>
        <w:ind w:left="518"/>
        <w:jc w:val="thaiDistribute"/>
        <w:rPr>
          <w:rFonts w:cs="Times New Roman"/>
          <w:color w:val="000000"/>
          <w:szCs w:val="22"/>
          <w:lang w:val="en-US" w:bidi="th-TH"/>
        </w:rPr>
      </w:pPr>
      <w:r w:rsidRPr="0012708E">
        <w:rPr>
          <w:rFonts w:cs="Times New Roman"/>
          <w:color w:val="000000"/>
          <w:szCs w:val="22"/>
          <w:lang w:val="en-US" w:bidi="th-TH"/>
        </w:rPr>
        <w:t>As at 3</w:t>
      </w:r>
      <w:r w:rsidR="00E95E0D">
        <w:rPr>
          <w:rFonts w:cs="Times New Roman"/>
          <w:color w:val="000000"/>
          <w:szCs w:val="22"/>
          <w:lang w:val="en-US" w:bidi="th-TH"/>
        </w:rPr>
        <w:t xml:space="preserve">0 June 2025 and 31 </w:t>
      </w:r>
      <w:r w:rsidRPr="0012708E">
        <w:rPr>
          <w:rFonts w:cs="Times New Roman"/>
          <w:color w:val="000000"/>
          <w:szCs w:val="22"/>
          <w:lang w:val="en-US" w:bidi="th-TH"/>
        </w:rPr>
        <w:t xml:space="preserve">December </w:t>
      </w:r>
      <w:r w:rsidR="00F24EAF">
        <w:rPr>
          <w:rFonts w:cs="Times New Roman"/>
          <w:color w:val="000000"/>
          <w:szCs w:val="22"/>
          <w:lang w:val="en-US" w:bidi="th-TH"/>
        </w:rPr>
        <w:t>202</w:t>
      </w:r>
      <w:r w:rsidR="00E95E0D">
        <w:rPr>
          <w:rFonts w:cs="Times New Roman"/>
          <w:color w:val="000000"/>
          <w:szCs w:val="22"/>
          <w:lang w:val="en-US" w:bidi="th-TH"/>
        </w:rPr>
        <w:t xml:space="preserve">4, </w:t>
      </w:r>
      <w:r w:rsidRPr="0012708E">
        <w:rPr>
          <w:rFonts w:cs="Times New Roman"/>
          <w:color w:val="000000"/>
          <w:szCs w:val="22"/>
          <w:lang w:val="en-US" w:bidi="th-TH"/>
        </w:rPr>
        <w:t>the Group holds collateral and other credit enhancements as follows:</w:t>
      </w:r>
    </w:p>
    <w:p w14:paraId="6433CA74" w14:textId="77777777" w:rsidR="003234DD" w:rsidRPr="0012708E" w:rsidRDefault="003234DD" w:rsidP="003234DD">
      <w:pPr>
        <w:autoSpaceDE w:val="0"/>
        <w:autoSpaceDN w:val="0"/>
        <w:adjustRightInd w:val="0"/>
        <w:spacing w:line="240" w:lineRule="atLeast"/>
        <w:ind w:left="518"/>
        <w:jc w:val="thaiDistribute"/>
        <w:rPr>
          <w:rFonts w:cs="Times New Roman"/>
          <w:color w:val="000000"/>
          <w:szCs w:val="22"/>
          <w:lang w:val="en-US" w:bidi="th-TH"/>
        </w:rPr>
      </w:pP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C06724" w:rsidRPr="00C80A23" w14:paraId="3C81357F" w14:textId="77777777" w:rsidTr="00EA61A6">
        <w:trPr>
          <w:trHeight w:val="20"/>
        </w:trPr>
        <w:tc>
          <w:tcPr>
            <w:tcW w:w="3618" w:type="dxa"/>
          </w:tcPr>
          <w:p w14:paraId="4D97E24D" w14:textId="77777777" w:rsidR="00C06724" w:rsidRPr="00C80A23" w:rsidRDefault="00C06724" w:rsidP="00197B77">
            <w:pPr>
              <w:pStyle w:val="ListParagraph"/>
              <w:ind w:left="223" w:right="-606" w:hanging="223"/>
              <w:jc w:val="thaiDistribute"/>
              <w:rPr>
                <w:sz w:val="19"/>
                <w:szCs w:val="19"/>
              </w:rPr>
            </w:pPr>
          </w:p>
        </w:tc>
        <w:tc>
          <w:tcPr>
            <w:tcW w:w="5760" w:type="dxa"/>
            <w:gridSpan w:val="5"/>
          </w:tcPr>
          <w:p w14:paraId="56D174F8" w14:textId="6E97936E" w:rsidR="00C06724" w:rsidRPr="00C80A23" w:rsidRDefault="00C06724" w:rsidP="00197B77">
            <w:pPr>
              <w:tabs>
                <w:tab w:val="left" w:pos="140"/>
              </w:tabs>
              <w:ind w:right="-45"/>
              <w:jc w:val="center"/>
              <w:rPr>
                <w:rFonts w:cs="Times New Roman"/>
                <w:sz w:val="19"/>
                <w:szCs w:val="19"/>
              </w:rPr>
            </w:pPr>
            <w:r w:rsidRPr="00C80A23">
              <w:rPr>
                <w:rFonts w:cs="Times New Roman"/>
                <w:b/>
                <w:bCs/>
                <w:color w:val="000000"/>
                <w:sz w:val="19"/>
                <w:szCs w:val="19"/>
              </w:rPr>
              <w:t>Consolidated</w:t>
            </w:r>
          </w:p>
        </w:tc>
      </w:tr>
      <w:tr w:rsidR="00C06724" w:rsidRPr="00C80A23" w14:paraId="0CBA76FB" w14:textId="77777777" w:rsidTr="00EA61A6">
        <w:trPr>
          <w:trHeight w:val="20"/>
        </w:trPr>
        <w:tc>
          <w:tcPr>
            <w:tcW w:w="3618" w:type="dxa"/>
            <w:vAlign w:val="bottom"/>
          </w:tcPr>
          <w:p w14:paraId="09EF579C" w14:textId="71F77124" w:rsidR="00C06724" w:rsidRPr="00C80A23" w:rsidRDefault="00C06724" w:rsidP="00197B77">
            <w:pPr>
              <w:pStyle w:val="ListParagraph"/>
              <w:ind w:left="223" w:right="-606" w:hanging="223"/>
              <w:jc w:val="thaiDistribute"/>
              <w:rPr>
                <w:b/>
                <w:bCs/>
                <w:sz w:val="19"/>
                <w:szCs w:val="19"/>
              </w:rPr>
            </w:pPr>
            <w:r w:rsidRPr="00C80A23">
              <w:rPr>
                <w:b/>
                <w:bCs/>
                <w:sz w:val="19"/>
                <w:szCs w:val="19"/>
              </w:rPr>
              <w:t>Type of credit ex</w:t>
            </w:r>
            <w:r w:rsidR="00C50189" w:rsidRPr="00C80A23">
              <w:rPr>
                <w:b/>
                <w:bCs/>
                <w:sz w:val="19"/>
                <w:szCs w:val="19"/>
              </w:rPr>
              <w:t>po</w:t>
            </w:r>
            <w:r w:rsidR="000C7058" w:rsidRPr="00C80A23">
              <w:rPr>
                <w:b/>
                <w:bCs/>
                <w:sz w:val="19"/>
                <w:szCs w:val="19"/>
              </w:rPr>
              <w:t>sure</w:t>
            </w:r>
          </w:p>
        </w:tc>
        <w:tc>
          <w:tcPr>
            <w:tcW w:w="1350" w:type="dxa"/>
            <w:vAlign w:val="bottom"/>
          </w:tcPr>
          <w:p w14:paraId="3E00BF55" w14:textId="24B4CD58" w:rsidR="00C06724" w:rsidRPr="00C80A23" w:rsidRDefault="00522CDB" w:rsidP="008D2489">
            <w:pPr>
              <w:tabs>
                <w:tab w:val="decimal" w:pos="1260"/>
              </w:tabs>
              <w:ind w:left="-201" w:right="254"/>
              <w:rPr>
                <w:rFonts w:cs="Times New Roman"/>
                <w:sz w:val="19"/>
                <w:szCs w:val="19"/>
              </w:rPr>
            </w:pPr>
            <w:r w:rsidRPr="00C80A23">
              <w:rPr>
                <w:rFonts w:cs="Times New Roman"/>
                <w:color w:val="000000"/>
                <w:sz w:val="19"/>
                <w:szCs w:val="19"/>
              </w:rPr>
              <w:t>Amount</w:t>
            </w:r>
          </w:p>
        </w:tc>
        <w:tc>
          <w:tcPr>
            <w:tcW w:w="236" w:type="dxa"/>
            <w:vAlign w:val="bottom"/>
          </w:tcPr>
          <w:p w14:paraId="3DB8FA8B" w14:textId="77777777" w:rsidR="00C06724" w:rsidRPr="00C80A23" w:rsidRDefault="00C06724" w:rsidP="00197B77">
            <w:pPr>
              <w:tabs>
                <w:tab w:val="decimal" w:pos="1260"/>
              </w:tabs>
              <w:ind w:left="-128" w:right="-45"/>
              <w:rPr>
                <w:rFonts w:cs="Times New Roman"/>
                <w:sz w:val="19"/>
                <w:szCs w:val="19"/>
              </w:rPr>
            </w:pPr>
          </w:p>
        </w:tc>
        <w:tc>
          <w:tcPr>
            <w:tcW w:w="1114" w:type="dxa"/>
            <w:vAlign w:val="bottom"/>
          </w:tcPr>
          <w:p w14:paraId="7C707817" w14:textId="77777777" w:rsidR="00C06724" w:rsidRPr="00C80A23" w:rsidRDefault="00C06724" w:rsidP="008D2489">
            <w:pPr>
              <w:tabs>
                <w:tab w:val="decimal" w:pos="1260"/>
              </w:tabs>
              <w:ind w:left="-128"/>
              <w:rPr>
                <w:rFonts w:cs="Times New Roman"/>
                <w:sz w:val="19"/>
                <w:szCs w:val="19"/>
              </w:rPr>
            </w:pPr>
            <w:r w:rsidRPr="00C80A23">
              <w:rPr>
                <w:rFonts w:cs="Times New Roman"/>
                <w:sz w:val="19"/>
                <w:szCs w:val="19"/>
              </w:rPr>
              <w:t>Collateral</w:t>
            </w:r>
            <w:r w:rsidRPr="00C80A23">
              <w:rPr>
                <w:rFonts w:cs="Times New Roman"/>
                <w:sz w:val="19"/>
                <w:szCs w:val="19"/>
                <w:vertAlign w:val="superscript"/>
              </w:rPr>
              <w:t>*</w:t>
            </w:r>
            <w:r w:rsidRPr="00C80A23">
              <w:rPr>
                <w:rFonts w:cs="Times New Roman"/>
                <w:sz w:val="19"/>
                <w:szCs w:val="19"/>
              </w:rPr>
              <w:t xml:space="preserve"> </w:t>
            </w:r>
          </w:p>
        </w:tc>
        <w:tc>
          <w:tcPr>
            <w:tcW w:w="270" w:type="dxa"/>
            <w:vAlign w:val="bottom"/>
          </w:tcPr>
          <w:p w14:paraId="01BC0325" w14:textId="77777777" w:rsidR="00C06724" w:rsidRPr="00C80A23" w:rsidRDefault="00C06724" w:rsidP="00197B77">
            <w:pPr>
              <w:ind w:right="-606"/>
              <w:jc w:val="thaiDistribute"/>
              <w:rPr>
                <w:rFonts w:cs="Times New Roman"/>
                <w:b/>
                <w:bCs/>
                <w:sz w:val="19"/>
                <w:szCs w:val="19"/>
              </w:rPr>
            </w:pPr>
          </w:p>
        </w:tc>
        <w:tc>
          <w:tcPr>
            <w:tcW w:w="2790" w:type="dxa"/>
          </w:tcPr>
          <w:p w14:paraId="24D14E6D" w14:textId="77777777" w:rsidR="00C06724" w:rsidRPr="00C80A23" w:rsidRDefault="00C06724" w:rsidP="00197B77">
            <w:pPr>
              <w:tabs>
                <w:tab w:val="left" w:pos="140"/>
              </w:tabs>
              <w:ind w:left="-20" w:right="-45"/>
              <w:jc w:val="center"/>
              <w:rPr>
                <w:rFonts w:cs="Times New Roman"/>
                <w:sz w:val="19"/>
                <w:szCs w:val="19"/>
              </w:rPr>
            </w:pPr>
            <w:r w:rsidRPr="00C80A23">
              <w:rPr>
                <w:rFonts w:cs="Times New Roman"/>
                <w:b/>
                <w:bCs/>
                <w:sz w:val="19"/>
                <w:szCs w:val="19"/>
              </w:rPr>
              <w:t>Principal type of collateral held and other credit enhancements</w:t>
            </w:r>
          </w:p>
        </w:tc>
      </w:tr>
      <w:tr w:rsidR="00C06724" w:rsidRPr="00C80A23" w14:paraId="1FF19308" w14:textId="77777777" w:rsidTr="00EA61A6">
        <w:trPr>
          <w:trHeight w:val="20"/>
        </w:trPr>
        <w:tc>
          <w:tcPr>
            <w:tcW w:w="3618" w:type="dxa"/>
          </w:tcPr>
          <w:p w14:paraId="68733B52" w14:textId="77777777" w:rsidR="00C06724" w:rsidRPr="00C80A23" w:rsidRDefault="00C06724" w:rsidP="00197B77">
            <w:pPr>
              <w:pStyle w:val="ListParagraph"/>
              <w:ind w:left="223" w:right="-606" w:hanging="223"/>
              <w:jc w:val="thaiDistribute"/>
              <w:rPr>
                <w:b/>
                <w:bCs/>
                <w:sz w:val="19"/>
                <w:szCs w:val="19"/>
              </w:rPr>
            </w:pPr>
          </w:p>
        </w:tc>
        <w:tc>
          <w:tcPr>
            <w:tcW w:w="2700" w:type="dxa"/>
            <w:gridSpan w:val="3"/>
            <w:vAlign w:val="bottom"/>
          </w:tcPr>
          <w:p w14:paraId="27B7A536" w14:textId="77777777" w:rsidR="00C06724" w:rsidRPr="00C80A23" w:rsidRDefault="00C06724" w:rsidP="008D2489">
            <w:pPr>
              <w:ind w:left="159" w:right="-45"/>
              <w:jc w:val="center"/>
              <w:rPr>
                <w:rFonts w:cs="Times New Roman"/>
                <w:sz w:val="19"/>
                <w:szCs w:val="19"/>
              </w:rPr>
            </w:pPr>
            <w:r w:rsidRPr="00C80A23">
              <w:rPr>
                <w:rFonts w:cs="Times New Roman"/>
                <w:i/>
                <w:iCs/>
                <w:sz w:val="19"/>
                <w:szCs w:val="19"/>
              </w:rPr>
              <w:t>(in thousand Baht)</w:t>
            </w:r>
          </w:p>
        </w:tc>
        <w:tc>
          <w:tcPr>
            <w:tcW w:w="270" w:type="dxa"/>
            <w:vAlign w:val="bottom"/>
          </w:tcPr>
          <w:p w14:paraId="4B49DC16" w14:textId="77777777" w:rsidR="00C06724" w:rsidRPr="00C80A23" w:rsidRDefault="00C06724" w:rsidP="00197B77">
            <w:pPr>
              <w:ind w:right="-606"/>
              <w:jc w:val="thaiDistribute"/>
              <w:rPr>
                <w:rFonts w:cs="Times New Roman"/>
                <w:b/>
                <w:bCs/>
                <w:sz w:val="19"/>
                <w:szCs w:val="19"/>
              </w:rPr>
            </w:pPr>
          </w:p>
        </w:tc>
        <w:tc>
          <w:tcPr>
            <w:tcW w:w="2790" w:type="dxa"/>
          </w:tcPr>
          <w:p w14:paraId="6B8D1F2B" w14:textId="77777777" w:rsidR="00C06724" w:rsidRPr="00C80A23" w:rsidRDefault="00C06724" w:rsidP="00197B77">
            <w:pPr>
              <w:tabs>
                <w:tab w:val="left" w:pos="140"/>
              </w:tabs>
              <w:ind w:left="-20" w:right="-45"/>
              <w:rPr>
                <w:rFonts w:cs="Times New Roman"/>
                <w:sz w:val="19"/>
                <w:szCs w:val="19"/>
              </w:rPr>
            </w:pPr>
          </w:p>
        </w:tc>
      </w:tr>
      <w:tr w:rsidR="00522CDB" w:rsidRPr="00C80A23" w14:paraId="39A33B47" w14:textId="77777777" w:rsidTr="00EA61A6">
        <w:trPr>
          <w:trHeight w:val="20"/>
        </w:trPr>
        <w:tc>
          <w:tcPr>
            <w:tcW w:w="3618" w:type="dxa"/>
          </w:tcPr>
          <w:p w14:paraId="01BD0591" w14:textId="47B3CCE6" w:rsidR="00522CDB" w:rsidRPr="00EA61A6" w:rsidRDefault="00E95E0D" w:rsidP="00197B77">
            <w:pPr>
              <w:pStyle w:val="ListParagraph"/>
              <w:ind w:left="223" w:right="-606" w:hanging="223"/>
              <w:jc w:val="thaiDistribute"/>
              <w:rPr>
                <w:b/>
                <w:bCs/>
                <w:sz w:val="19"/>
                <w:szCs w:val="19"/>
                <w:lang w:val="en-US" w:bidi="th-TH"/>
              </w:rPr>
            </w:pPr>
            <w:r>
              <w:rPr>
                <w:b/>
                <w:bCs/>
                <w:sz w:val="19"/>
                <w:szCs w:val="19"/>
              </w:rPr>
              <w:t xml:space="preserve">30 June </w:t>
            </w:r>
            <w:r w:rsidR="00522CDB" w:rsidRPr="00C80A23">
              <w:rPr>
                <w:b/>
                <w:bCs/>
                <w:sz w:val="19"/>
                <w:szCs w:val="19"/>
              </w:rPr>
              <w:t>202</w:t>
            </w:r>
            <w:r>
              <w:rPr>
                <w:b/>
                <w:bCs/>
                <w:sz w:val="19"/>
                <w:szCs w:val="19"/>
              </w:rPr>
              <w:t>5</w:t>
            </w:r>
          </w:p>
        </w:tc>
        <w:tc>
          <w:tcPr>
            <w:tcW w:w="1350" w:type="dxa"/>
            <w:vAlign w:val="bottom"/>
          </w:tcPr>
          <w:p w14:paraId="4B8B4405" w14:textId="77777777" w:rsidR="00522CDB" w:rsidRPr="00C80A23" w:rsidRDefault="00522CDB" w:rsidP="00197B77">
            <w:pPr>
              <w:tabs>
                <w:tab w:val="decimal" w:pos="1260"/>
              </w:tabs>
              <w:ind w:left="-128" w:right="-45"/>
              <w:rPr>
                <w:rFonts w:cs="Times New Roman"/>
                <w:sz w:val="19"/>
                <w:szCs w:val="19"/>
              </w:rPr>
            </w:pPr>
          </w:p>
        </w:tc>
        <w:tc>
          <w:tcPr>
            <w:tcW w:w="236" w:type="dxa"/>
            <w:vAlign w:val="bottom"/>
          </w:tcPr>
          <w:p w14:paraId="38BD6470" w14:textId="77777777" w:rsidR="00522CDB" w:rsidRPr="00C80A23" w:rsidRDefault="00522CDB" w:rsidP="00197B77">
            <w:pPr>
              <w:tabs>
                <w:tab w:val="decimal" w:pos="1260"/>
              </w:tabs>
              <w:ind w:left="-128" w:right="-45"/>
              <w:rPr>
                <w:rFonts w:cs="Times New Roman"/>
                <w:sz w:val="19"/>
                <w:szCs w:val="19"/>
              </w:rPr>
            </w:pPr>
          </w:p>
        </w:tc>
        <w:tc>
          <w:tcPr>
            <w:tcW w:w="1114" w:type="dxa"/>
          </w:tcPr>
          <w:p w14:paraId="54C2E764" w14:textId="77777777" w:rsidR="00522CDB" w:rsidRPr="00C80A23" w:rsidRDefault="00522CDB" w:rsidP="00197B77">
            <w:pPr>
              <w:tabs>
                <w:tab w:val="decimal" w:pos="1260"/>
              </w:tabs>
              <w:ind w:left="-128" w:right="-45"/>
              <w:rPr>
                <w:rFonts w:cs="Times New Roman"/>
                <w:sz w:val="19"/>
                <w:szCs w:val="19"/>
              </w:rPr>
            </w:pPr>
          </w:p>
        </w:tc>
        <w:tc>
          <w:tcPr>
            <w:tcW w:w="270" w:type="dxa"/>
            <w:vAlign w:val="bottom"/>
          </w:tcPr>
          <w:p w14:paraId="5433C4D6" w14:textId="77777777" w:rsidR="00522CDB" w:rsidRPr="00C80A23" w:rsidRDefault="00522CDB" w:rsidP="00197B77">
            <w:pPr>
              <w:ind w:right="-606"/>
              <w:jc w:val="thaiDistribute"/>
              <w:rPr>
                <w:rFonts w:cs="Times New Roman"/>
                <w:b/>
                <w:bCs/>
                <w:sz w:val="19"/>
                <w:szCs w:val="19"/>
              </w:rPr>
            </w:pPr>
          </w:p>
        </w:tc>
        <w:tc>
          <w:tcPr>
            <w:tcW w:w="2790" w:type="dxa"/>
          </w:tcPr>
          <w:p w14:paraId="611339F4" w14:textId="77777777" w:rsidR="00522CDB" w:rsidRPr="00C80A23" w:rsidRDefault="00522CDB" w:rsidP="00197B77">
            <w:pPr>
              <w:tabs>
                <w:tab w:val="left" w:pos="140"/>
              </w:tabs>
              <w:ind w:left="-20" w:right="-45"/>
              <w:rPr>
                <w:rFonts w:cs="Times New Roman"/>
                <w:sz w:val="19"/>
                <w:szCs w:val="19"/>
              </w:rPr>
            </w:pPr>
          </w:p>
        </w:tc>
      </w:tr>
      <w:tr w:rsidR="00C06724" w:rsidRPr="00C80A23" w14:paraId="07737B66" w14:textId="77777777" w:rsidTr="00EA61A6">
        <w:trPr>
          <w:trHeight w:val="20"/>
        </w:trPr>
        <w:tc>
          <w:tcPr>
            <w:tcW w:w="3618" w:type="dxa"/>
          </w:tcPr>
          <w:p w14:paraId="11A26EA7" w14:textId="1A4972F4" w:rsidR="00C06724" w:rsidRPr="00C80A23" w:rsidRDefault="00C06724" w:rsidP="00197B77">
            <w:pPr>
              <w:pStyle w:val="ListParagraph"/>
              <w:ind w:left="223" w:right="-606" w:hanging="223"/>
              <w:jc w:val="thaiDistribute"/>
              <w:rPr>
                <w:sz w:val="19"/>
                <w:szCs w:val="19"/>
              </w:rPr>
            </w:pPr>
            <w:r w:rsidRPr="00C80A23">
              <w:rPr>
                <w:b/>
                <w:bCs/>
                <w:sz w:val="19"/>
                <w:szCs w:val="19"/>
              </w:rPr>
              <w:t>Interbank and money market items</w:t>
            </w:r>
            <w:r w:rsidR="00314537">
              <w:rPr>
                <w:b/>
                <w:bCs/>
                <w:sz w:val="19"/>
                <w:szCs w:val="19"/>
              </w:rPr>
              <w:t xml:space="preserve"> (assets)</w:t>
            </w:r>
          </w:p>
        </w:tc>
        <w:tc>
          <w:tcPr>
            <w:tcW w:w="1350" w:type="dxa"/>
            <w:vAlign w:val="bottom"/>
          </w:tcPr>
          <w:p w14:paraId="1F7BC0DB" w14:textId="77777777" w:rsidR="00C06724" w:rsidRPr="00C80A23" w:rsidRDefault="00C06724" w:rsidP="00197B77">
            <w:pPr>
              <w:tabs>
                <w:tab w:val="decimal" w:pos="1260"/>
              </w:tabs>
              <w:ind w:left="-128" w:right="-45"/>
              <w:rPr>
                <w:rFonts w:cs="Times New Roman"/>
                <w:sz w:val="19"/>
                <w:szCs w:val="19"/>
              </w:rPr>
            </w:pPr>
          </w:p>
        </w:tc>
        <w:tc>
          <w:tcPr>
            <w:tcW w:w="236" w:type="dxa"/>
            <w:vAlign w:val="bottom"/>
          </w:tcPr>
          <w:p w14:paraId="69A25045" w14:textId="77777777" w:rsidR="00C06724" w:rsidRPr="00C80A23" w:rsidRDefault="00C06724" w:rsidP="00197B77">
            <w:pPr>
              <w:tabs>
                <w:tab w:val="decimal" w:pos="1260"/>
              </w:tabs>
              <w:ind w:left="-128" w:right="-45"/>
              <w:rPr>
                <w:rFonts w:cs="Times New Roman"/>
                <w:sz w:val="19"/>
                <w:szCs w:val="19"/>
              </w:rPr>
            </w:pPr>
          </w:p>
        </w:tc>
        <w:tc>
          <w:tcPr>
            <w:tcW w:w="1114" w:type="dxa"/>
          </w:tcPr>
          <w:p w14:paraId="12EE688C" w14:textId="77777777" w:rsidR="00C06724" w:rsidRPr="00C80A23" w:rsidRDefault="00C06724" w:rsidP="00197B77">
            <w:pPr>
              <w:tabs>
                <w:tab w:val="decimal" w:pos="1260"/>
              </w:tabs>
              <w:ind w:left="-128" w:right="-45"/>
              <w:rPr>
                <w:rFonts w:cs="Times New Roman"/>
                <w:sz w:val="19"/>
                <w:szCs w:val="19"/>
              </w:rPr>
            </w:pPr>
          </w:p>
        </w:tc>
        <w:tc>
          <w:tcPr>
            <w:tcW w:w="270" w:type="dxa"/>
            <w:vAlign w:val="bottom"/>
          </w:tcPr>
          <w:p w14:paraId="5F2D718A" w14:textId="77777777" w:rsidR="00C06724" w:rsidRPr="00C80A23" w:rsidRDefault="00C06724" w:rsidP="00197B77">
            <w:pPr>
              <w:ind w:right="-606"/>
              <w:jc w:val="thaiDistribute"/>
              <w:rPr>
                <w:rFonts w:cs="Times New Roman"/>
                <w:b/>
                <w:bCs/>
                <w:sz w:val="19"/>
                <w:szCs w:val="19"/>
              </w:rPr>
            </w:pPr>
          </w:p>
        </w:tc>
        <w:tc>
          <w:tcPr>
            <w:tcW w:w="2790" w:type="dxa"/>
          </w:tcPr>
          <w:p w14:paraId="6D699B30" w14:textId="77777777" w:rsidR="00C06724" w:rsidRPr="00C80A23" w:rsidRDefault="00C06724" w:rsidP="00197B77">
            <w:pPr>
              <w:tabs>
                <w:tab w:val="left" w:pos="140"/>
              </w:tabs>
              <w:ind w:left="-20" w:right="-45"/>
              <w:rPr>
                <w:rFonts w:cs="Times New Roman"/>
                <w:sz w:val="19"/>
                <w:szCs w:val="19"/>
              </w:rPr>
            </w:pPr>
          </w:p>
        </w:tc>
      </w:tr>
      <w:tr w:rsidR="00B25FF4" w:rsidRPr="00C80A23" w14:paraId="177A887E" w14:textId="77777777" w:rsidTr="00EA61A6">
        <w:trPr>
          <w:trHeight w:val="20"/>
        </w:trPr>
        <w:tc>
          <w:tcPr>
            <w:tcW w:w="3618" w:type="dxa"/>
            <w:vAlign w:val="bottom"/>
          </w:tcPr>
          <w:p w14:paraId="7451AE60" w14:textId="77777777" w:rsidR="00B25FF4" w:rsidRPr="00C80A23" w:rsidRDefault="00B25FF4" w:rsidP="00B25FF4">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tcPr>
          <w:p w14:paraId="7C9B8D29" w14:textId="3EEE6F4E" w:rsidR="00B25FF4" w:rsidRPr="00C80A23" w:rsidRDefault="00B25FF4" w:rsidP="00B25FF4">
            <w:pPr>
              <w:tabs>
                <w:tab w:val="decimal" w:pos="1260"/>
              </w:tabs>
              <w:ind w:left="-128" w:right="-45"/>
              <w:rPr>
                <w:rFonts w:cs="Times New Roman"/>
                <w:sz w:val="19"/>
                <w:szCs w:val="19"/>
              </w:rPr>
            </w:pPr>
          </w:p>
        </w:tc>
        <w:tc>
          <w:tcPr>
            <w:tcW w:w="236" w:type="dxa"/>
          </w:tcPr>
          <w:p w14:paraId="76835A7F" w14:textId="77777777" w:rsidR="00B25FF4" w:rsidRPr="00C80A23" w:rsidRDefault="00B25FF4" w:rsidP="00B25FF4">
            <w:pPr>
              <w:tabs>
                <w:tab w:val="decimal" w:pos="1260"/>
              </w:tabs>
              <w:ind w:left="-128" w:right="-45"/>
              <w:rPr>
                <w:rFonts w:cs="Times New Roman"/>
                <w:sz w:val="19"/>
                <w:szCs w:val="19"/>
              </w:rPr>
            </w:pPr>
          </w:p>
        </w:tc>
        <w:tc>
          <w:tcPr>
            <w:tcW w:w="1114" w:type="dxa"/>
          </w:tcPr>
          <w:p w14:paraId="2833BD0A" w14:textId="57C86C45" w:rsidR="00B25FF4" w:rsidRPr="00C80A23" w:rsidRDefault="00B25FF4" w:rsidP="00B25FF4">
            <w:pPr>
              <w:tabs>
                <w:tab w:val="decimal" w:pos="1260"/>
              </w:tabs>
              <w:ind w:left="-128" w:right="-45"/>
              <w:rPr>
                <w:rFonts w:cs="Times New Roman"/>
                <w:sz w:val="19"/>
                <w:szCs w:val="19"/>
              </w:rPr>
            </w:pPr>
          </w:p>
        </w:tc>
        <w:tc>
          <w:tcPr>
            <w:tcW w:w="270" w:type="dxa"/>
            <w:vAlign w:val="bottom"/>
          </w:tcPr>
          <w:p w14:paraId="63E7E8B2" w14:textId="77777777" w:rsidR="00B25FF4" w:rsidRPr="00C80A23" w:rsidRDefault="00B25FF4" w:rsidP="00B25FF4">
            <w:pPr>
              <w:ind w:right="-606"/>
              <w:jc w:val="thaiDistribute"/>
              <w:rPr>
                <w:rFonts w:cs="Times New Roman"/>
                <w:b/>
                <w:bCs/>
                <w:sz w:val="19"/>
                <w:szCs w:val="19"/>
              </w:rPr>
            </w:pPr>
          </w:p>
        </w:tc>
        <w:tc>
          <w:tcPr>
            <w:tcW w:w="2790" w:type="dxa"/>
          </w:tcPr>
          <w:p w14:paraId="52D6DA1E" w14:textId="6EE98D74" w:rsidR="00B25FF4" w:rsidRPr="00C80A23" w:rsidRDefault="00492574" w:rsidP="00B25FF4">
            <w:pPr>
              <w:ind w:left="160" w:right="-45" w:hanging="180"/>
              <w:rPr>
                <w:rFonts w:cs="Times New Roman"/>
                <w:sz w:val="19"/>
                <w:szCs w:val="19"/>
              </w:rPr>
            </w:pPr>
            <w:r w:rsidRPr="00C80A23">
              <w:rPr>
                <w:rFonts w:cs="Times New Roman"/>
                <w:sz w:val="19"/>
                <w:szCs w:val="19"/>
              </w:rPr>
              <w:t>Government and state enterprise</w:t>
            </w:r>
          </w:p>
        </w:tc>
      </w:tr>
      <w:tr w:rsidR="00492574" w:rsidRPr="00C80A23" w14:paraId="55A7313C" w14:textId="77777777" w:rsidTr="00EA61A6">
        <w:trPr>
          <w:trHeight w:val="20"/>
        </w:trPr>
        <w:tc>
          <w:tcPr>
            <w:tcW w:w="3618" w:type="dxa"/>
          </w:tcPr>
          <w:p w14:paraId="0A069D75" w14:textId="77777777" w:rsidR="00492574" w:rsidRPr="00C80A23" w:rsidRDefault="00492574" w:rsidP="00B25FF4">
            <w:pPr>
              <w:pStyle w:val="ListParagraph"/>
              <w:ind w:left="223" w:right="-606" w:hanging="223"/>
              <w:jc w:val="thaiDistribute"/>
              <w:rPr>
                <w:sz w:val="19"/>
                <w:szCs w:val="19"/>
              </w:rPr>
            </w:pPr>
          </w:p>
        </w:tc>
        <w:tc>
          <w:tcPr>
            <w:tcW w:w="1350" w:type="dxa"/>
            <w:vAlign w:val="center"/>
          </w:tcPr>
          <w:p w14:paraId="3AD33EB0" w14:textId="20E9B9D5" w:rsidR="00492574" w:rsidRPr="00C80A23" w:rsidRDefault="00686182" w:rsidP="00B25FF4">
            <w:pPr>
              <w:tabs>
                <w:tab w:val="decimal" w:pos="1260"/>
              </w:tabs>
              <w:ind w:left="-128" w:right="-45"/>
              <w:rPr>
                <w:rFonts w:cs="Times New Roman"/>
                <w:sz w:val="19"/>
                <w:szCs w:val="19"/>
              </w:rPr>
            </w:pPr>
            <w:r w:rsidRPr="00686182">
              <w:rPr>
                <w:rFonts w:cs="Times New Roman"/>
                <w:sz w:val="19"/>
                <w:szCs w:val="19"/>
              </w:rPr>
              <w:t>13,402,796</w:t>
            </w:r>
          </w:p>
        </w:tc>
        <w:tc>
          <w:tcPr>
            <w:tcW w:w="236" w:type="dxa"/>
            <w:vAlign w:val="center"/>
          </w:tcPr>
          <w:p w14:paraId="5518ADB8" w14:textId="77777777" w:rsidR="00492574" w:rsidRPr="00C80A23" w:rsidRDefault="00492574" w:rsidP="00B25FF4">
            <w:pPr>
              <w:tabs>
                <w:tab w:val="decimal" w:pos="1260"/>
              </w:tabs>
              <w:ind w:left="-128" w:right="-45"/>
              <w:rPr>
                <w:rFonts w:cs="Times New Roman"/>
                <w:sz w:val="19"/>
                <w:szCs w:val="19"/>
              </w:rPr>
            </w:pPr>
          </w:p>
        </w:tc>
        <w:tc>
          <w:tcPr>
            <w:tcW w:w="1114" w:type="dxa"/>
            <w:vAlign w:val="center"/>
          </w:tcPr>
          <w:p w14:paraId="2ECD4622" w14:textId="601CB427" w:rsidR="00492574" w:rsidRPr="00C80A23" w:rsidRDefault="00686182" w:rsidP="00B25FF4">
            <w:pPr>
              <w:tabs>
                <w:tab w:val="decimal" w:pos="1260"/>
              </w:tabs>
              <w:ind w:left="-128" w:right="-45"/>
              <w:rPr>
                <w:rFonts w:cs="Times New Roman"/>
                <w:sz w:val="19"/>
                <w:szCs w:val="19"/>
              </w:rPr>
            </w:pPr>
            <w:r w:rsidRPr="00686182">
              <w:rPr>
                <w:rFonts w:cs="Times New Roman"/>
                <w:sz w:val="19"/>
                <w:szCs w:val="19"/>
              </w:rPr>
              <w:t>13,563,412</w:t>
            </w:r>
          </w:p>
        </w:tc>
        <w:tc>
          <w:tcPr>
            <w:tcW w:w="270" w:type="dxa"/>
            <w:vAlign w:val="bottom"/>
          </w:tcPr>
          <w:p w14:paraId="14085B79" w14:textId="77777777" w:rsidR="00492574" w:rsidRPr="00C80A23" w:rsidRDefault="00492574" w:rsidP="00B25FF4">
            <w:pPr>
              <w:ind w:right="-606"/>
              <w:jc w:val="thaiDistribute"/>
              <w:rPr>
                <w:rFonts w:cs="Times New Roman"/>
                <w:b/>
                <w:bCs/>
                <w:sz w:val="19"/>
                <w:szCs w:val="19"/>
              </w:rPr>
            </w:pPr>
          </w:p>
        </w:tc>
        <w:tc>
          <w:tcPr>
            <w:tcW w:w="2790" w:type="dxa"/>
          </w:tcPr>
          <w:p w14:paraId="1FA9F19F" w14:textId="0CF68225" w:rsidR="00492574" w:rsidRPr="00C80A23" w:rsidRDefault="00492574" w:rsidP="00B25FF4">
            <w:pPr>
              <w:ind w:left="160" w:right="-45" w:hanging="180"/>
              <w:rPr>
                <w:rFonts w:cs="Times New Roman"/>
                <w:sz w:val="19"/>
                <w:szCs w:val="19"/>
              </w:rPr>
            </w:pPr>
            <w:r w:rsidRPr="00C80A23">
              <w:rPr>
                <w:rFonts w:cs="Times New Roman"/>
                <w:sz w:val="19"/>
                <w:szCs w:val="19"/>
              </w:rPr>
              <w:tab/>
              <w:t>securities</w:t>
            </w:r>
          </w:p>
        </w:tc>
      </w:tr>
      <w:tr w:rsidR="00B25FF4" w:rsidRPr="00C80A23" w14:paraId="35103238" w14:textId="77777777" w:rsidTr="00EA61A6">
        <w:trPr>
          <w:trHeight w:val="20"/>
        </w:trPr>
        <w:tc>
          <w:tcPr>
            <w:tcW w:w="3618" w:type="dxa"/>
          </w:tcPr>
          <w:p w14:paraId="2CF81DCB" w14:textId="77777777" w:rsidR="00B25FF4" w:rsidRPr="00C80A23" w:rsidRDefault="00B25FF4" w:rsidP="00B25FF4">
            <w:pPr>
              <w:pStyle w:val="ListParagraph"/>
              <w:ind w:left="223" w:right="-606" w:hanging="223"/>
              <w:jc w:val="thaiDistribute"/>
              <w:rPr>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vAlign w:val="center"/>
          </w:tcPr>
          <w:p w14:paraId="459BCF1C" w14:textId="7B06C2CA" w:rsidR="00B25FF4" w:rsidRPr="00872D5F" w:rsidRDefault="00B25FF4" w:rsidP="00B25FF4">
            <w:pPr>
              <w:tabs>
                <w:tab w:val="decimal" w:pos="1260"/>
              </w:tabs>
              <w:ind w:left="-128" w:right="-45"/>
              <w:rPr>
                <w:rFonts w:cstheme="minorBidi"/>
                <w:sz w:val="19"/>
                <w:szCs w:val="24"/>
                <w:lang w:bidi="th-TH"/>
              </w:rPr>
            </w:pPr>
          </w:p>
        </w:tc>
        <w:tc>
          <w:tcPr>
            <w:tcW w:w="236" w:type="dxa"/>
            <w:vAlign w:val="center"/>
          </w:tcPr>
          <w:p w14:paraId="05654143" w14:textId="77777777" w:rsidR="00B25FF4" w:rsidRPr="00C80A23" w:rsidRDefault="00B25FF4" w:rsidP="00B25FF4">
            <w:pPr>
              <w:tabs>
                <w:tab w:val="decimal" w:pos="1260"/>
              </w:tabs>
              <w:ind w:left="-128" w:right="-45"/>
              <w:rPr>
                <w:rFonts w:cs="Times New Roman"/>
                <w:sz w:val="19"/>
                <w:szCs w:val="19"/>
              </w:rPr>
            </w:pPr>
          </w:p>
        </w:tc>
        <w:tc>
          <w:tcPr>
            <w:tcW w:w="1114" w:type="dxa"/>
            <w:vAlign w:val="center"/>
          </w:tcPr>
          <w:p w14:paraId="188563E2" w14:textId="34A00C5B" w:rsidR="00B25FF4" w:rsidRPr="00C80A23" w:rsidRDefault="00B25FF4" w:rsidP="00B25FF4">
            <w:pPr>
              <w:tabs>
                <w:tab w:val="decimal" w:pos="1260"/>
              </w:tabs>
              <w:ind w:left="-128" w:right="-45"/>
              <w:rPr>
                <w:rFonts w:cs="Times New Roman"/>
                <w:sz w:val="19"/>
                <w:szCs w:val="19"/>
              </w:rPr>
            </w:pPr>
          </w:p>
        </w:tc>
        <w:tc>
          <w:tcPr>
            <w:tcW w:w="270" w:type="dxa"/>
            <w:vAlign w:val="bottom"/>
          </w:tcPr>
          <w:p w14:paraId="5055A5F3" w14:textId="77777777" w:rsidR="00B25FF4" w:rsidRPr="00C80A23" w:rsidRDefault="00B25FF4" w:rsidP="00B25FF4">
            <w:pPr>
              <w:ind w:right="-606"/>
              <w:jc w:val="thaiDistribute"/>
              <w:rPr>
                <w:rFonts w:cs="Times New Roman"/>
                <w:b/>
                <w:bCs/>
                <w:sz w:val="19"/>
                <w:szCs w:val="19"/>
              </w:rPr>
            </w:pPr>
          </w:p>
        </w:tc>
        <w:tc>
          <w:tcPr>
            <w:tcW w:w="2790" w:type="dxa"/>
          </w:tcPr>
          <w:p w14:paraId="00CC34BF" w14:textId="32063EB2" w:rsidR="00B25FF4" w:rsidRPr="00C80A23" w:rsidRDefault="00B25FF4" w:rsidP="00B25FF4">
            <w:pPr>
              <w:ind w:left="160" w:right="-45" w:hanging="180"/>
              <w:rPr>
                <w:rFonts w:cs="Times New Roman"/>
                <w:sz w:val="19"/>
                <w:szCs w:val="19"/>
              </w:rPr>
            </w:pPr>
          </w:p>
        </w:tc>
      </w:tr>
      <w:tr w:rsidR="00872D5F" w:rsidRPr="00C80A23" w14:paraId="05FC656F" w14:textId="77777777" w:rsidTr="00EA61A6">
        <w:trPr>
          <w:trHeight w:val="20"/>
        </w:trPr>
        <w:tc>
          <w:tcPr>
            <w:tcW w:w="3618" w:type="dxa"/>
          </w:tcPr>
          <w:p w14:paraId="496355FA" w14:textId="77777777" w:rsidR="00872D5F" w:rsidRPr="00C80A23" w:rsidRDefault="00872D5F" w:rsidP="00872D5F">
            <w:pPr>
              <w:pStyle w:val="ListParagraph"/>
              <w:ind w:left="223" w:right="-606" w:hanging="223"/>
              <w:jc w:val="thaiDistribute"/>
              <w:rPr>
                <w:sz w:val="19"/>
                <w:szCs w:val="19"/>
              </w:rPr>
            </w:pPr>
            <w:r w:rsidRPr="00C80A23">
              <w:rPr>
                <w:sz w:val="19"/>
                <w:szCs w:val="19"/>
              </w:rPr>
              <w:tab/>
              <w:t xml:space="preserve">   commercial banks</w:t>
            </w:r>
          </w:p>
        </w:tc>
        <w:tc>
          <w:tcPr>
            <w:tcW w:w="1350" w:type="dxa"/>
            <w:vAlign w:val="center"/>
          </w:tcPr>
          <w:p w14:paraId="02E62FAE" w14:textId="23EEF184" w:rsidR="00872D5F" w:rsidRPr="0093239C" w:rsidRDefault="00686182" w:rsidP="00872D5F">
            <w:pPr>
              <w:tabs>
                <w:tab w:val="decimal" w:pos="1260"/>
              </w:tabs>
              <w:ind w:left="-128" w:right="-45"/>
              <w:rPr>
                <w:rFonts w:cs="Times New Roman"/>
                <w:sz w:val="19"/>
                <w:szCs w:val="19"/>
              </w:rPr>
            </w:pPr>
            <w:r w:rsidRPr="00686182">
              <w:rPr>
                <w:rFonts w:cs="Times New Roman"/>
                <w:sz w:val="19"/>
                <w:szCs w:val="19"/>
              </w:rPr>
              <w:t>2,028,</w:t>
            </w:r>
            <w:r w:rsidR="00F76AB0">
              <w:rPr>
                <w:rFonts w:cs="Times New Roman"/>
                <w:sz w:val="19"/>
                <w:szCs w:val="19"/>
              </w:rPr>
              <w:t>958</w:t>
            </w:r>
          </w:p>
        </w:tc>
        <w:tc>
          <w:tcPr>
            <w:tcW w:w="236" w:type="dxa"/>
            <w:vAlign w:val="center"/>
          </w:tcPr>
          <w:p w14:paraId="53BFC588" w14:textId="77777777" w:rsidR="00872D5F" w:rsidRPr="00C80A23" w:rsidRDefault="00872D5F" w:rsidP="00872D5F">
            <w:pPr>
              <w:tabs>
                <w:tab w:val="decimal" w:pos="1260"/>
              </w:tabs>
              <w:ind w:left="-128" w:right="-45"/>
              <w:rPr>
                <w:rFonts w:cs="Times New Roman"/>
                <w:sz w:val="19"/>
                <w:szCs w:val="19"/>
              </w:rPr>
            </w:pPr>
          </w:p>
        </w:tc>
        <w:tc>
          <w:tcPr>
            <w:tcW w:w="1114" w:type="dxa"/>
            <w:vAlign w:val="center"/>
          </w:tcPr>
          <w:p w14:paraId="7F09C966" w14:textId="06818CF4" w:rsidR="00872D5F" w:rsidRPr="00686182" w:rsidRDefault="00686182" w:rsidP="00872D5F">
            <w:pPr>
              <w:tabs>
                <w:tab w:val="decimal" w:pos="1260"/>
              </w:tabs>
              <w:ind w:left="-128" w:right="-45"/>
              <w:rPr>
                <w:rFonts w:cs="Times New Roman"/>
                <w:sz w:val="19"/>
                <w:szCs w:val="19"/>
              </w:rPr>
            </w:pPr>
            <w:r w:rsidRPr="00AA6956">
              <w:rPr>
                <w:rFonts w:cs="Times New Roman"/>
                <w:sz w:val="19"/>
                <w:szCs w:val="19"/>
                <w:cs/>
                <w:lang w:bidi="th-TH"/>
              </w:rPr>
              <w:t>-</w:t>
            </w:r>
          </w:p>
        </w:tc>
        <w:tc>
          <w:tcPr>
            <w:tcW w:w="270" w:type="dxa"/>
            <w:vAlign w:val="bottom"/>
          </w:tcPr>
          <w:p w14:paraId="35803A7A" w14:textId="77777777" w:rsidR="00872D5F" w:rsidRPr="0093239C" w:rsidRDefault="00872D5F" w:rsidP="00872D5F">
            <w:pPr>
              <w:ind w:right="-606"/>
              <w:jc w:val="thaiDistribute"/>
              <w:rPr>
                <w:rFonts w:cs="Times New Roman"/>
                <w:sz w:val="19"/>
                <w:szCs w:val="19"/>
              </w:rPr>
            </w:pPr>
          </w:p>
        </w:tc>
        <w:tc>
          <w:tcPr>
            <w:tcW w:w="2790" w:type="dxa"/>
          </w:tcPr>
          <w:p w14:paraId="13502DDE" w14:textId="6052AA45" w:rsidR="00872D5F" w:rsidRPr="00C80A23" w:rsidRDefault="00872D5F" w:rsidP="00872D5F">
            <w:pPr>
              <w:ind w:right="-45"/>
              <w:rPr>
                <w:rFonts w:cs="Times New Roman"/>
                <w:sz w:val="19"/>
                <w:szCs w:val="19"/>
              </w:rPr>
            </w:pPr>
            <w:r w:rsidRPr="00C80A23">
              <w:rPr>
                <w:rFonts w:cs="Times New Roman"/>
                <w:sz w:val="19"/>
                <w:szCs w:val="19"/>
              </w:rPr>
              <w:t>None</w:t>
            </w:r>
          </w:p>
        </w:tc>
      </w:tr>
      <w:tr w:rsidR="00872D5F" w:rsidRPr="00C80A23" w14:paraId="1185CAE9" w14:textId="77777777" w:rsidTr="00EA61A6">
        <w:trPr>
          <w:trHeight w:val="20"/>
        </w:trPr>
        <w:tc>
          <w:tcPr>
            <w:tcW w:w="3618" w:type="dxa"/>
          </w:tcPr>
          <w:p w14:paraId="23972B05" w14:textId="4AC039C7" w:rsidR="00872D5F" w:rsidRPr="00C80A23" w:rsidRDefault="00872D5F" w:rsidP="00872D5F">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vAlign w:val="center"/>
          </w:tcPr>
          <w:p w14:paraId="795A247F" w14:textId="1DFFFE40" w:rsidR="00872D5F" w:rsidRPr="00C80A23" w:rsidRDefault="00686182" w:rsidP="00872D5F">
            <w:pPr>
              <w:tabs>
                <w:tab w:val="decimal" w:pos="1260"/>
              </w:tabs>
              <w:ind w:left="-128" w:right="-45"/>
              <w:rPr>
                <w:rFonts w:cs="Times New Roman"/>
                <w:sz w:val="19"/>
                <w:szCs w:val="19"/>
              </w:rPr>
            </w:pPr>
            <w:r w:rsidRPr="00686182">
              <w:rPr>
                <w:rFonts w:cs="Times New Roman"/>
                <w:sz w:val="19"/>
                <w:szCs w:val="19"/>
              </w:rPr>
              <w:t>163,341</w:t>
            </w:r>
          </w:p>
        </w:tc>
        <w:tc>
          <w:tcPr>
            <w:tcW w:w="236" w:type="dxa"/>
            <w:vAlign w:val="center"/>
          </w:tcPr>
          <w:p w14:paraId="1237197F" w14:textId="77777777" w:rsidR="00872D5F" w:rsidRPr="00C80A23" w:rsidRDefault="00872D5F" w:rsidP="00872D5F">
            <w:pPr>
              <w:tabs>
                <w:tab w:val="decimal" w:pos="1260"/>
              </w:tabs>
              <w:ind w:left="-128" w:right="-45"/>
              <w:rPr>
                <w:rFonts w:cs="Times New Roman"/>
                <w:sz w:val="19"/>
                <w:szCs w:val="19"/>
              </w:rPr>
            </w:pPr>
          </w:p>
        </w:tc>
        <w:tc>
          <w:tcPr>
            <w:tcW w:w="1114" w:type="dxa"/>
            <w:vAlign w:val="center"/>
          </w:tcPr>
          <w:p w14:paraId="66D9CC44" w14:textId="1145B475" w:rsidR="00872D5F" w:rsidRPr="00686182" w:rsidRDefault="00686182" w:rsidP="00872D5F">
            <w:pPr>
              <w:tabs>
                <w:tab w:val="decimal" w:pos="1260"/>
              </w:tabs>
              <w:ind w:left="-128" w:right="-45"/>
              <w:rPr>
                <w:rFonts w:cs="Times New Roman"/>
                <w:sz w:val="19"/>
                <w:szCs w:val="19"/>
              </w:rPr>
            </w:pPr>
            <w:r w:rsidRPr="00AA6956">
              <w:rPr>
                <w:rFonts w:cs="Times New Roman"/>
                <w:sz w:val="19"/>
                <w:szCs w:val="19"/>
                <w:cs/>
                <w:lang w:bidi="th-TH"/>
              </w:rPr>
              <w:t>-</w:t>
            </w:r>
          </w:p>
        </w:tc>
        <w:tc>
          <w:tcPr>
            <w:tcW w:w="270" w:type="dxa"/>
            <w:vAlign w:val="bottom"/>
          </w:tcPr>
          <w:p w14:paraId="4C7E3035" w14:textId="77777777" w:rsidR="00872D5F" w:rsidRPr="0093239C" w:rsidRDefault="00872D5F" w:rsidP="00872D5F">
            <w:pPr>
              <w:ind w:right="-606"/>
              <w:jc w:val="thaiDistribute"/>
              <w:rPr>
                <w:rFonts w:cs="Times New Roman"/>
                <w:sz w:val="19"/>
                <w:szCs w:val="19"/>
              </w:rPr>
            </w:pPr>
          </w:p>
        </w:tc>
        <w:tc>
          <w:tcPr>
            <w:tcW w:w="2790" w:type="dxa"/>
          </w:tcPr>
          <w:p w14:paraId="200C437D" w14:textId="36B5816B" w:rsidR="00872D5F" w:rsidRPr="00C80A23" w:rsidRDefault="00872D5F" w:rsidP="00872D5F">
            <w:pPr>
              <w:ind w:right="-45"/>
              <w:rPr>
                <w:rFonts w:cs="Times New Roman"/>
                <w:sz w:val="19"/>
                <w:szCs w:val="19"/>
              </w:rPr>
            </w:pPr>
            <w:r w:rsidRPr="00C80A23">
              <w:rPr>
                <w:rFonts w:cs="Times New Roman"/>
                <w:sz w:val="19"/>
                <w:szCs w:val="19"/>
              </w:rPr>
              <w:t>None</w:t>
            </w:r>
          </w:p>
        </w:tc>
      </w:tr>
      <w:tr w:rsidR="00872D5F" w:rsidRPr="00C80A23" w14:paraId="36C2A7A7" w14:textId="77777777" w:rsidTr="00EA61A6">
        <w:trPr>
          <w:trHeight w:val="20"/>
        </w:trPr>
        <w:tc>
          <w:tcPr>
            <w:tcW w:w="3618" w:type="dxa"/>
          </w:tcPr>
          <w:p w14:paraId="28187DFE" w14:textId="77777777" w:rsidR="00872D5F" w:rsidRPr="00C80A23" w:rsidRDefault="00872D5F" w:rsidP="00872D5F">
            <w:pPr>
              <w:pStyle w:val="ListParagraph"/>
              <w:ind w:left="223" w:right="-606" w:hanging="223"/>
              <w:jc w:val="thaiDistribute"/>
              <w:rPr>
                <w:b/>
                <w:bCs/>
                <w:sz w:val="19"/>
                <w:szCs w:val="19"/>
              </w:rPr>
            </w:pPr>
          </w:p>
        </w:tc>
        <w:tc>
          <w:tcPr>
            <w:tcW w:w="1350" w:type="dxa"/>
            <w:vAlign w:val="bottom"/>
          </w:tcPr>
          <w:p w14:paraId="4EA648EC" w14:textId="77777777" w:rsidR="00872D5F" w:rsidRPr="00C80A23" w:rsidRDefault="00872D5F" w:rsidP="00872D5F">
            <w:pPr>
              <w:tabs>
                <w:tab w:val="decimal" w:pos="1260"/>
              </w:tabs>
              <w:ind w:left="-128" w:right="-45"/>
              <w:rPr>
                <w:rFonts w:cs="Times New Roman"/>
                <w:sz w:val="19"/>
                <w:szCs w:val="19"/>
              </w:rPr>
            </w:pPr>
          </w:p>
        </w:tc>
        <w:tc>
          <w:tcPr>
            <w:tcW w:w="236" w:type="dxa"/>
            <w:vAlign w:val="bottom"/>
          </w:tcPr>
          <w:p w14:paraId="5C4862CB" w14:textId="77777777" w:rsidR="00872D5F" w:rsidRPr="00C80A23" w:rsidRDefault="00872D5F" w:rsidP="00872D5F">
            <w:pPr>
              <w:tabs>
                <w:tab w:val="decimal" w:pos="1260"/>
              </w:tabs>
              <w:ind w:left="-128" w:right="-45"/>
              <w:rPr>
                <w:rFonts w:cs="Times New Roman"/>
                <w:sz w:val="19"/>
                <w:szCs w:val="19"/>
              </w:rPr>
            </w:pPr>
          </w:p>
        </w:tc>
        <w:tc>
          <w:tcPr>
            <w:tcW w:w="1114" w:type="dxa"/>
            <w:vAlign w:val="bottom"/>
          </w:tcPr>
          <w:p w14:paraId="6002F683" w14:textId="77777777" w:rsidR="00872D5F" w:rsidRPr="00C80A23" w:rsidRDefault="00872D5F" w:rsidP="00872D5F">
            <w:pPr>
              <w:tabs>
                <w:tab w:val="decimal" w:pos="1260"/>
              </w:tabs>
              <w:ind w:left="-128" w:right="-45"/>
              <w:rPr>
                <w:rFonts w:cs="Times New Roman"/>
                <w:sz w:val="19"/>
                <w:szCs w:val="19"/>
              </w:rPr>
            </w:pPr>
          </w:p>
        </w:tc>
        <w:tc>
          <w:tcPr>
            <w:tcW w:w="270" w:type="dxa"/>
            <w:vAlign w:val="bottom"/>
          </w:tcPr>
          <w:p w14:paraId="6CB7E797" w14:textId="77777777" w:rsidR="00872D5F" w:rsidRPr="00C80A23" w:rsidRDefault="00872D5F" w:rsidP="00872D5F">
            <w:pPr>
              <w:ind w:right="-606"/>
              <w:jc w:val="thaiDistribute"/>
              <w:rPr>
                <w:rFonts w:cs="Times New Roman"/>
                <w:b/>
                <w:bCs/>
                <w:sz w:val="19"/>
                <w:szCs w:val="19"/>
              </w:rPr>
            </w:pPr>
          </w:p>
        </w:tc>
        <w:tc>
          <w:tcPr>
            <w:tcW w:w="2790" w:type="dxa"/>
          </w:tcPr>
          <w:p w14:paraId="663C6A30" w14:textId="77777777" w:rsidR="00872D5F" w:rsidRPr="00C80A23" w:rsidRDefault="00872D5F" w:rsidP="00872D5F">
            <w:pPr>
              <w:ind w:left="160" w:right="-45" w:hanging="180"/>
              <w:rPr>
                <w:rFonts w:cs="Times New Roman"/>
                <w:sz w:val="19"/>
                <w:szCs w:val="19"/>
              </w:rPr>
            </w:pPr>
          </w:p>
        </w:tc>
      </w:tr>
      <w:tr w:rsidR="00872D5F" w:rsidRPr="00C80A23" w14:paraId="3771C1AE" w14:textId="77777777" w:rsidTr="00080F43">
        <w:trPr>
          <w:trHeight w:val="20"/>
        </w:trPr>
        <w:tc>
          <w:tcPr>
            <w:tcW w:w="3618" w:type="dxa"/>
          </w:tcPr>
          <w:p w14:paraId="5C20190D" w14:textId="26BCD4EE" w:rsidR="00872D5F" w:rsidRPr="00EA61A6" w:rsidRDefault="00E95E0D" w:rsidP="00872D5F">
            <w:pPr>
              <w:pStyle w:val="ListParagraph"/>
              <w:ind w:left="223" w:right="-606" w:hanging="223"/>
              <w:jc w:val="thaiDistribute"/>
              <w:rPr>
                <w:b/>
                <w:bCs/>
                <w:sz w:val="19"/>
                <w:szCs w:val="19"/>
                <w:lang w:val="en-US" w:bidi="th-TH"/>
              </w:rPr>
            </w:pPr>
            <w:r>
              <w:rPr>
                <w:b/>
                <w:bCs/>
                <w:sz w:val="19"/>
                <w:szCs w:val="19"/>
              </w:rPr>
              <w:t xml:space="preserve">31 December </w:t>
            </w:r>
            <w:r w:rsidR="00872D5F" w:rsidRPr="00C80A23">
              <w:rPr>
                <w:b/>
                <w:bCs/>
                <w:sz w:val="19"/>
                <w:szCs w:val="19"/>
              </w:rPr>
              <w:t>202</w:t>
            </w:r>
            <w:r>
              <w:rPr>
                <w:b/>
                <w:bCs/>
                <w:sz w:val="19"/>
                <w:szCs w:val="19"/>
              </w:rPr>
              <w:t>4</w:t>
            </w:r>
          </w:p>
        </w:tc>
        <w:tc>
          <w:tcPr>
            <w:tcW w:w="1350" w:type="dxa"/>
            <w:vAlign w:val="bottom"/>
          </w:tcPr>
          <w:p w14:paraId="566DDC77" w14:textId="77777777" w:rsidR="00872D5F" w:rsidRPr="00C80A23" w:rsidRDefault="00872D5F" w:rsidP="00872D5F">
            <w:pPr>
              <w:tabs>
                <w:tab w:val="decimal" w:pos="1260"/>
              </w:tabs>
              <w:ind w:left="-128" w:right="-45"/>
              <w:rPr>
                <w:rFonts w:cs="Times New Roman"/>
                <w:sz w:val="19"/>
                <w:szCs w:val="19"/>
              </w:rPr>
            </w:pPr>
          </w:p>
        </w:tc>
        <w:tc>
          <w:tcPr>
            <w:tcW w:w="236" w:type="dxa"/>
            <w:vAlign w:val="bottom"/>
          </w:tcPr>
          <w:p w14:paraId="4FAFABC7" w14:textId="77777777" w:rsidR="00872D5F" w:rsidRPr="00C80A23" w:rsidRDefault="00872D5F" w:rsidP="00872D5F">
            <w:pPr>
              <w:tabs>
                <w:tab w:val="decimal" w:pos="1260"/>
              </w:tabs>
              <w:ind w:left="-128" w:right="-45"/>
              <w:rPr>
                <w:rFonts w:cs="Times New Roman"/>
                <w:sz w:val="19"/>
                <w:szCs w:val="19"/>
              </w:rPr>
            </w:pPr>
          </w:p>
        </w:tc>
        <w:tc>
          <w:tcPr>
            <w:tcW w:w="1114" w:type="dxa"/>
          </w:tcPr>
          <w:p w14:paraId="215DD660" w14:textId="77777777" w:rsidR="00872D5F" w:rsidRPr="00C80A23" w:rsidRDefault="00872D5F" w:rsidP="00872D5F">
            <w:pPr>
              <w:tabs>
                <w:tab w:val="decimal" w:pos="1260"/>
              </w:tabs>
              <w:ind w:left="-128" w:right="-45"/>
              <w:rPr>
                <w:rFonts w:cs="Times New Roman"/>
                <w:sz w:val="19"/>
                <w:szCs w:val="19"/>
              </w:rPr>
            </w:pPr>
          </w:p>
        </w:tc>
        <w:tc>
          <w:tcPr>
            <w:tcW w:w="270" w:type="dxa"/>
            <w:vAlign w:val="bottom"/>
          </w:tcPr>
          <w:p w14:paraId="27F5D5A0" w14:textId="77777777" w:rsidR="00872D5F" w:rsidRPr="00C80A23" w:rsidRDefault="00872D5F" w:rsidP="00872D5F">
            <w:pPr>
              <w:ind w:right="-606"/>
              <w:jc w:val="thaiDistribute"/>
              <w:rPr>
                <w:rFonts w:cs="Times New Roman"/>
                <w:b/>
                <w:bCs/>
                <w:sz w:val="19"/>
                <w:szCs w:val="19"/>
              </w:rPr>
            </w:pPr>
          </w:p>
        </w:tc>
        <w:tc>
          <w:tcPr>
            <w:tcW w:w="2790" w:type="dxa"/>
          </w:tcPr>
          <w:p w14:paraId="1D11302C" w14:textId="77777777" w:rsidR="00872D5F" w:rsidRPr="00C80A23" w:rsidRDefault="00872D5F" w:rsidP="00872D5F">
            <w:pPr>
              <w:tabs>
                <w:tab w:val="left" w:pos="140"/>
              </w:tabs>
              <w:ind w:left="-20" w:right="-45"/>
              <w:rPr>
                <w:rFonts w:cs="Times New Roman"/>
                <w:sz w:val="19"/>
                <w:szCs w:val="19"/>
              </w:rPr>
            </w:pPr>
          </w:p>
        </w:tc>
      </w:tr>
      <w:tr w:rsidR="00E95E0D" w:rsidRPr="00C80A23" w14:paraId="763308B3" w14:textId="77777777" w:rsidTr="00080F43">
        <w:trPr>
          <w:trHeight w:val="20"/>
        </w:trPr>
        <w:tc>
          <w:tcPr>
            <w:tcW w:w="3618" w:type="dxa"/>
          </w:tcPr>
          <w:p w14:paraId="222004CF" w14:textId="5AF417F0" w:rsidR="00E95E0D" w:rsidRPr="00C80A23" w:rsidRDefault="00E95E0D" w:rsidP="00E95E0D">
            <w:pPr>
              <w:pStyle w:val="ListParagraph"/>
              <w:ind w:left="223" w:right="-606" w:hanging="223"/>
              <w:jc w:val="thaiDistribute"/>
              <w:rPr>
                <w:sz w:val="19"/>
                <w:szCs w:val="19"/>
              </w:rPr>
            </w:pPr>
            <w:r w:rsidRPr="00C80A23">
              <w:rPr>
                <w:b/>
                <w:bCs/>
                <w:sz w:val="19"/>
                <w:szCs w:val="19"/>
              </w:rPr>
              <w:t>Interbank and money market items</w:t>
            </w:r>
            <w:r>
              <w:rPr>
                <w:b/>
                <w:bCs/>
                <w:sz w:val="19"/>
                <w:szCs w:val="19"/>
              </w:rPr>
              <w:t xml:space="preserve"> (assets)</w:t>
            </w:r>
          </w:p>
        </w:tc>
        <w:tc>
          <w:tcPr>
            <w:tcW w:w="1350" w:type="dxa"/>
            <w:vAlign w:val="bottom"/>
          </w:tcPr>
          <w:p w14:paraId="41652F73" w14:textId="77777777" w:rsidR="00E95E0D" w:rsidRPr="00C80A23" w:rsidRDefault="00E95E0D" w:rsidP="00E95E0D">
            <w:pPr>
              <w:tabs>
                <w:tab w:val="decimal" w:pos="1260"/>
              </w:tabs>
              <w:ind w:left="-128" w:right="-45"/>
              <w:rPr>
                <w:rFonts w:cs="Times New Roman"/>
                <w:sz w:val="19"/>
                <w:szCs w:val="19"/>
              </w:rPr>
            </w:pPr>
          </w:p>
        </w:tc>
        <w:tc>
          <w:tcPr>
            <w:tcW w:w="236" w:type="dxa"/>
            <w:vAlign w:val="bottom"/>
          </w:tcPr>
          <w:p w14:paraId="61DA15BC" w14:textId="77777777" w:rsidR="00E95E0D" w:rsidRPr="00C80A23" w:rsidRDefault="00E95E0D" w:rsidP="00E95E0D">
            <w:pPr>
              <w:tabs>
                <w:tab w:val="decimal" w:pos="1260"/>
              </w:tabs>
              <w:ind w:left="-128" w:right="-45"/>
              <w:rPr>
                <w:rFonts w:cs="Times New Roman"/>
                <w:sz w:val="19"/>
                <w:szCs w:val="19"/>
              </w:rPr>
            </w:pPr>
          </w:p>
        </w:tc>
        <w:tc>
          <w:tcPr>
            <w:tcW w:w="1114" w:type="dxa"/>
          </w:tcPr>
          <w:p w14:paraId="0680A7AA" w14:textId="77777777" w:rsidR="00E95E0D" w:rsidRPr="00C80A23" w:rsidRDefault="00E95E0D" w:rsidP="00E95E0D">
            <w:pPr>
              <w:tabs>
                <w:tab w:val="decimal" w:pos="1260"/>
              </w:tabs>
              <w:ind w:left="-128" w:right="-45"/>
              <w:rPr>
                <w:rFonts w:cs="Times New Roman"/>
                <w:sz w:val="19"/>
                <w:szCs w:val="19"/>
              </w:rPr>
            </w:pPr>
          </w:p>
        </w:tc>
        <w:tc>
          <w:tcPr>
            <w:tcW w:w="270" w:type="dxa"/>
            <w:vAlign w:val="bottom"/>
          </w:tcPr>
          <w:p w14:paraId="10ACDA7C" w14:textId="77777777" w:rsidR="00E95E0D" w:rsidRPr="00C80A23" w:rsidRDefault="00E95E0D" w:rsidP="00E95E0D">
            <w:pPr>
              <w:ind w:right="-606"/>
              <w:jc w:val="thaiDistribute"/>
              <w:rPr>
                <w:rFonts w:cs="Times New Roman"/>
                <w:b/>
                <w:bCs/>
                <w:sz w:val="19"/>
                <w:szCs w:val="19"/>
              </w:rPr>
            </w:pPr>
          </w:p>
        </w:tc>
        <w:tc>
          <w:tcPr>
            <w:tcW w:w="2790" w:type="dxa"/>
          </w:tcPr>
          <w:p w14:paraId="52468397" w14:textId="77777777" w:rsidR="00E95E0D" w:rsidRPr="00C80A23" w:rsidRDefault="00E95E0D" w:rsidP="00E95E0D">
            <w:pPr>
              <w:tabs>
                <w:tab w:val="left" w:pos="140"/>
              </w:tabs>
              <w:ind w:left="-20" w:right="-45"/>
              <w:rPr>
                <w:rFonts w:cs="Times New Roman"/>
                <w:sz w:val="19"/>
                <w:szCs w:val="19"/>
              </w:rPr>
            </w:pPr>
          </w:p>
        </w:tc>
      </w:tr>
      <w:tr w:rsidR="00E95E0D" w:rsidRPr="00C80A23" w14:paraId="79506FEF" w14:textId="77777777" w:rsidTr="00080F43">
        <w:trPr>
          <w:trHeight w:val="20"/>
        </w:trPr>
        <w:tc>
          <w:tcPr>
            <w:tcW w:w="3618" w:type="dxa"/>
            <w:vAlign w:val="bottom"/>
          </w:tcPr>
          <w:p w14:paraId="1EE1BADB" w14:textId="0311D2FA" w:rsidR="00E95E0D" w:rsidRPr="00C80A23" w:rsidRDefault="00E95E0D" w:rsidP="00E95E0D">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tcPr>
          <w:p w14:paraId="54CA38E7" w14:textId="2D6D1B18" w:rsidR="00E95E0D" w:rsidRPr="00C80A23" w:rsidRDefault="00E95E0D" w:rsidP="00E95E0D">
            <w:pPr>
              <w:tabs>
                <w:tab w:val="decimal" w:pos="1260"/>
              </w:tabs>
              <w:ind w:left="-128" w:right="-45"/>
              <w:rPr>
                <w:rFonts w:cs="Times New Roman"/>
                <w:sz w:val="19"/>
                <w:szCs w:val="19"/>
              </w:rPr>
            </w:pPr>
            <w:r w:rsidRPr="00872D5F">
              <w:rPr>
                <w:rFonts w:cs="Times New Roman"/>
                <w:sz w:val="19"/>
                <w:szCs w:val="19"/>
              </w:rPr>
              <w:t>13,451,656</w:t>
            </w:r>
          </w:p>
        </w:tc>
        <w:tc>
          <w:tcPr>
            <w:tcW w:w="236" w:type="dxa"/>
          </w:tcPr>
          <w:p w14:paraId="6CF5CB7C" w14:textId="77777777" w:rsidR="00E95E0D" w:rsidRPr="00C80A23" w:rsidRDefault="00E95E0D" w:rsidP="00E95E0D">
            <w:pPr>
              <w:tabs>
                <w:tab w:val="decimal" w:pos="1260"/>
              </w:tabs>
              <w:ind w:left="-128" w:right="-45"/>
              <w:rPr>
                <w:rFonts w:cs="Times New Roman"/>
                <w:sz w:val="19"/>
                <w:szCs w:val="19"/>
              </w:rPr>
            </w:pPr>
          </w:p>
        </w:tc>
        <w:tc>
          <w:tcPr>
            <w:tcW w:w="1114" w:type="dxa"/>
          </w:tcPr>
          <w:p w14:paraId="2C8C3E86" w14:textId="3E27F68B" w:rsidR="00E95E0D" w:rsidRPr="00C80A23" w:rsidRDefault="00E95E0D" w:rsidP="00E95E0D">
            <w:pPr>
              <w:tabs>
                <w:tab w:val="decimal" w:pos="1260"/>
              </w:tabs>
              <w:ind w:left="-128" w:right="-45"/>
              <w:rPr>
                <w:rFonts w:cs="Times New Roman"/>
                <w:sz w:val="19"/>
                <w:szCs w:val="19"/>
              </w:rPr>
            </w:pPr>
            <w:r w:rsidRPr="00872D5F">
              <w:rPr>
                <w:rFonts w:cs="Times New Roman"/>
                <w:sz w:val="19"/>
                <w:szCs w:val="19"/>
              </w:rPr>
              <w:t>13,528,871</w:t>
            </w:r>
          </w:p>
        </w:tc>
        <w:tc>
          <w:tcPr>
            <w:tcW w:w="270" w:type="dxa"/>
            <w:vAlign w:val="bottom"/>
          </w:tcPr>
          <w:p w14:paraId="1B475281" w14:textId="77777777" w:rsidR="00E95E0D" w:rsidRPr="00C80A23" w:rsidRDefault="00E95E0D" w:rsidP="00E95E0D">
            <w:pPr>
              <w:ind w:right="-606"/>
              <w:jc w:val="thaiDistribute"/>
              <w:rPr>
                <w:rFonts w:cs="Times New Roman"/>
                <w:b/>
                <w:bCs/>
                <w:sz w:val="19"/>
                <w:szCs w:val="19"/>
              </w:rPr>
            </w:pPr>
          </w:p>
        </w:tc>
        <w:tc>
          <w:tcPr>
            <w:tcW w:w="2790" w:type="dxa"/>
          </w:tcPr>
          <w:p w14:paraId="1A34DEB4" w14:textId="4DCEF4EC" w:rsidR="00E95E0D" w:rsidRPr="00C80A23" w:rsidRDefault="00E95E0D" w:rsidP="00E95E0D">
            <w:pPr>
              <w:ind w:left="160" w:right="-45" w:hanging="180"/>
              <w:rPr>
                <w:rFonts w:cs="Times New Roman"/>
                <w:sz w:val="19"/>
                <w:szCs w:val="19"/>
              </w:rPr>
            </w:pPr>
            <w:r w:rsidRPr="00C80A23">
              <w:rPr>
                <w:rFonts w:cs="Times New Roman"/>
                <w:sz w:val="19"/>
                <w:szCs w:val="19"/>
              </w:rPr>
              <w:t>Government and state enterprise</w:t>
            </w:r>
          </w:p>
        </w:tc>
      </w:tr>
      <w:tr w:rsidR="00E95E0D" w:rsidRPr="00C80A23" w14:paraId="3393C967" w14:textId="77777777">
        <w:trPr>
          <w:trHeight w:val="20"/>
        </w:trPr>
        <w:tc>
          <w:tcPr>
            <w:tcW w:w="3618" w:type="dxa"/>
          </w:tcPr>
          <w:p w14:paraId="05102CB4" w14:textId="77777777" w:rsidR="00E95E0D" w:rsidRPr="00C80A23" w:rsidRDefault="00E95E0D" w:rsidP="00E95E0D">
            <w:pPr>
              <w:pStyle w:val="ListParagraph"/>
              <w:ind w:left="223" w:right="-606" w:hanging="223"/>
              <w:jc w:val="thaiDistribute"/>
              <w:rPr>
                <w:sz w:val="19"/>
                <w:szCs w:val="19"/>
              </w:rPr>
            </w:pPr>
          </w:p>
        </w:tc>
        <w:tc>
          <w:tcPr>
            <w:tcW w:w="1350" w:type="dxa"/>
            <w:vAlign w:val="center"/>
          </w:tcPr>
          <w:p w14:paraId="588FB42E" w14:textId="77777777" w:rsidR="00E95E0D" w:rsidRPr="00C80A23" w:rsidRDefault="00E95E0D" w:rsidP="00E95E0D">
            <w:pPr>
              <w:tabs>
                <w:tab w:val="decimal" w:pos="1260"/>
              </w:tabs>
              <w:ind w:left="-128" w:right="-45"/>
              <w:rPr>
                <w:rFonts w:cs="Times New Roman"/>
                <w:sz w:val="19"/>
                <w:szCs w:val="19"/>
              </w:rPr>
            </w:pPr>
          </w:p>
        </w:tc>
        <w:tc>
          <w:tcPr>
            <w:tcW w:w="236" w:type="dxa"/>
            <w:vAlign w:val="center"/>
          </w:tcPr>
          <w:p w14:paraId="1C002ACB" w14:textId="77777777" w:rsidR="00E95E0D" w:rsidRPr="00C80A23" w:rsidRDefault="00E95E0D" w:rsidP="00E95E0D">
            <w:pPr>
              <w:tabs>
                <w:tab w:val="decimal" w:pos="1260"/>
              </w:tabs>
              <w:ind w:left="-128" w:right="-45"/>
              <w:rPr>
                <w:rFonts w:cs="Times New Roman"/>
                <w:sz w:val="19"/>
                <w:szCs w:val="19"/>
              </w:rPr>
            </w:pPr>
          </w:p>
        </w:tc>
        <w:tc>
          <w:tcPr>
            <w:tcW w:w="1114" w:type="dxa"/>
            <w:vAlign w:val="center"/>
          </w:tcPr>
          <w:p w14:paraId="4D767EAB" w14:textId="77777777" w:rsidR="00E95E0D" w:rsidRPr="00C80A23" w:rsidRDefault="00E95E0D" w:rsidP="00E95E0D">
            <w:pPr>
              <w:tabs>
                <w:tab w:val="decimal" w:pos="1260"/>
              </w:tabs>
              <w:ind w:left="-128" w:right="-45"/>
              <w:rPr>
                <w:rFonts w:cs="Times New Roman"/>
                <w:sz w:val="19"/>
                <w:szCs w:val="19"/>
              </w:rPr>
            </w:pPr>
          </w:p>
        </w:tc>
        <w:tc>
          <w:tcPr>
            <w:tcW w:w="270" w:type="dxa"/>
            <w:vAlign w:val="bottom"/>
          </w:tcPr>
          <w:p w14:paraId="55E6468E" w14:textId="77777777" w:rsidR="00E95E0D" w:rsidRPr="00C80A23" w:rsidRDefault="00E95E0D" w:rsidP="00E95E0D">
            <w:pPr>
              <w:ind w:right="-606"/>
              <w:jc w:val="thaiDistribute"/>
              <w:rPr>
                <w:rFonts w:cs="Times New Roman"/>
                <w:b/>
                <w:bCs/>
                <w:sz w:val="19"/>
                <w:szCs w:val="19"/>
              </w:rPr>
            </w:pPr>
          </w:p>
        </w:tc>
        <w:tc>
          <w:tcPr>
            <w:tcW w:w="2790" w:type="dxa"/>
          </w:tcPr>
          <w:p w14:paraId="7E2D86A8" w14:textId="1346F2FF" w:rsidR="00E95E0D" w:rsidRPr="00C80A23" w:rsidRDefault="00E95E0D" w:rsidP="00E95E0D">
            <w:pPr>
              <w:ind w:left="160" w:right="-45" w:hanging="180"/>
              <w:rPr>
                <w:rFonts w:cs="Times New Roman"/>
                <w:sz w:val="19"/>
                <w:szCs w:val="19"/>
              </w:rPr>
            </w:pPr>
            <w:r w:rsidRPr="00C80A23">
              <w:rPr>
                <w:rFonts w:cs="Times New Roman"/>
                <w:sz w:val="19"/>
                <w:szCs w:val="19"/>
              </w:rPr>
              <w:tab/>
              <w:t>securities</w:t>
            </w:r>
          </w:p>
        </w:tc>
      </w:tr>
      <w:tr w:rsidR="00E95E0D" w:rsidRPr="00C80A23" w14:paraId="46FBCA3B" w14:textId="77777777">
        <w:trPr>
          <w:trHeight w:val="20"/>
        </w:trPr>
        <w:tc>
          <w:tcPr>
            <w:tcW w:w="3618" w:type="dxa"/>
          </w:tcPr>
          <w:p w14:paraId="223AA9C9" w14:textId="1F6A6E86" w:rsidR="00E95E0D" w:rsidRPr="00C80A23" w:rsidRDefault="00E95E0D" w:rsidP="00E95E0D">
            <w:pPr>
              <w:pStyle w:val="ListParagraph"/>
              <w:ind w:left="223" w:right="-606" w:hanging="223"/>
              <w:jc w:val="thaiDistribute"/>
              <w:rPr>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vAlign w:val="center"/>
          </w:tcPr>
          <w:p w14:paraId="3F904E33" w14:textId="77777777" w:rsidR="00E95E0D" w:rsidRPr="00C80A23" w:rsidRDefault="00E95E0D" w:rsidP="00E95E0D">
            <w:pPr>
              <w:tabs>
                <w:tab w:val="decimal" w:pos="1260"/>
              </w:tabs>
              <w:ind w:left="-128" w:right="-45"/>
              <w:rPr>
                <w:rFonts w:cs="Times New Roman"/>
                <w:sz w:val="19"/>
                <w:szCs w:val="19"/>
              </w:rPr>
            </w:pPr>
          </w:p>
        </w:tc>
        <w:tc>
          <w:tcPr>
            <w:tcW w:w="236" w:type="dxa"/>
            <w:vAlign w:val="center"/>
          </w:tcPr>
          <w:p w14:paraId="1E14CDA0" w14:textId="77777777" w:rsidR="00E95E0D" w:rsidRPr="00C80A23" w:rsidRDefault="00E95E0D" w:rsidP="00E95E0D">
            <w:pPr>
              <w:tabs>
                <w:tab w:val="decimal" w:pos="1260"/>
              </w:tabs>
              <w:ind w:left="-128" w:right="-45"/>
              <w:rPr>
                <w:rFonts w:cs="Times New Roman"/>
                <w:sz w:val="19"/>
                <w:szCs w:val="19"/>
              </w:rPr>
            </w:pPr>
          </w:p>
        </w:tc>
        <w:tc>
          <w:tcPr>
            <w:tcW w:w="1114" w:type="dxa"/>
            <w:vAlign w:val="center"/>
          </w:tcPr>
          <w:p w14:paraId="1F213776" w14:textId="77777777" w:rsidR="00E95E0D" w:rsidRPr="00C80A23" w:rsidRDefault="00E95E0D" w:rsidP="00E95E0D">
            <w:pPr>
              <w:tabs>
                <w:tab w:val="decimal" w:pos="1260"/>
              </w:tabs>
              <w:ind w:left="-128" w:right="-45"/>
              <w:rPr>
                <w:rFonts w:cs="Times New Roman"/>
                <w:sz w:val="19"/>
                <w:szCs w:val="19"/>
              </w:rPr>
            </w:pPr>
          </w:p>
        </w:tc>
        <w:tc>
          <w:tcPr>
            <w:tcW w:w="270" w:type="dxa"/>
            <w:vAlign w:val="bottom"/>
          </w:tcPr>
          <w:p w14:paraId="58597685" w14:textId="77777777" w:rsidR="00E95E0D" w:rsidRPr="00C80A23" w:rsidRDefault="00E95E0D" w:rsidP="00E95E0D">
            <w:pPr>
              <w:ind w:right="-606"/>
              <w:jc w:val="thaiDistribute"/>
              <w:rPr>
                <w:rFonts w:cs="Times New Roman"/>
                <w:b/>
                <w:bCs/>
                <w:sz w:val="19"/>
                <w:szCs w:val="19"/>
              </w:rPr>
            </w:pPr>
          </w:p>
        </w:tc>
        <w:tc>
          <w:tcPr>
            <w:tcW w:w="2790" w:type="dxa"/>
          </w:tcPr>
          <w:p w14:paraId="7B249F2F" w14:textId="77777777" w:rsidR="00E95E0D" w:rsidRPr="00C80A23" w:rsidRDefault="00E95E0D" w:rsidP="00E95E0D">
            <w:pPr>
              <w:ind w:left="160" w:right="-45" w:hanging="180"/>
              <w:rPr>
                <w:rFonts w:cs="Times New Roman"/>
                <w:sz w:val="19"/>
                <w:szCs w:val="19"/>
              </w:rPr>
            </w:pPr>
          </w:p>
        </w:tc>
      </w:tr>
      <w:tr w:rsidR="00E95E0D" w:rsidRPr="00C80A23" w14:paraId="64AE5566" w14:textId="77777777">
        <w:trPr>
          <w:trHeight w:val="20"/>
        </w:trPr>
        <w:tc>
          <w:tcPr>
            <w:tcW w:w="3618" w:type="dxa"/>
          </w:tcPr>
          <w:p w14:paraId="139DFBE9" w14:textId="274BC9D9" w:rsidR="00E95E0D" w:rsidRPr="00C80A23" w:rsidRDefault="00E95E0D" w:rsidP="00E95E0D">
            <w:pPr>
              <w:pStyle w:val="ListParagraph"/>
              <w:ind w:left="223" w:right="-606" w:hanging="223"/>
              <w:jc w:val="thaiDistribute"/>
              <w:rPr>
                <w:sz w:val="19"/>
                <w:szCs w:val="19"/>
              </w:rPr>
            </w:pPr>
            <w:r w:rsidRPr="00C80A23">
              <w:rPr>
                <w:sz w:val="19"/>
                <w:szCs w:val="19"/>
              </w:rPr>
              <w:tab/>
              <w:t xml:space="preserve">   commercial banks</w:t>
            </w:r>
          </w:p>
        </w:tc>
        <w:tc>
          <w:tcPr>
            <w:tcW w:w="1350" w:type="dxa"/>
            <w:vAlign w:val="center"/>
          </w:tcPr>
          <w:p w14:paraId="2ED5DD62" w14:textId="768DA7ED" w:rsidR="00E95E0D" w:rsidRPr="00C80A23" w:rsidRDefault="00E95E0D" w:rsidP="00E95E0D">
            <w:pPr>
              <w:tabs>
                <w:tab w:val="decimal" w:pos="1260"/>
              </w:tabs>
              <w:ind w:left="-128" w:right="-45"/>
              <w:rPr>
                <w:rFonts w:cs="Times New Roman"/>
                <w:sz w:val="19"/>
                <w:szCs w:val="19"/>
              </w:rPr>
            </w:pPr>
            <w:r w:rsidRPr="00872D5F">
              <w:rPr>
                <w:rFonts w:cs="Times New Roman"/>
                <w:sz w:val="19"/>
                <w:szCs w:val="19"/>
                <w:cs/>
                <w:lang w:bidi="th-TH"/>
              </w:rPr>
              <w:t>2</w:t>
            </w:r>
            <w:r w:rsidRPr="00872D5F">
              <w:rPr>
                <w:rFonts w:cs="Times New Roman"/>
                <w:sz w:val="19"/>
                <w:szCs w:val="19"/>
              </w:rPr>
              <w:t>,</w:t>
            </w:r>
            <w:r w:rsidRPr="00872D5F">
              <w:rPr>
                <w:rFonts w:cs="Times New Roman"/>
                <w:sz w:val="19"/>
                <w:szCs w:val="19"/>
                <w:cs/>
                <w:lang w:bidi="th-TH"/>
              </w:rPr>
              <w:t>724</w:t>
            </w:r>
            <w:r w:rsidRPr="00872D5F">
              <w:rPr>
                <w:rFonts w:cs="Times New Roman"/>
                <w:sz w:val="19"/>
                <w:szCs w:val="19"/>
              </w:rPr>
              <w:t>,</w:t>
            </w:r>
            <w:r w:rsidRPr="00872D5F">
              <w:rPr>
                <w:rFonts w:cs="Times New Roman"/>
                <w:sz w:val="19"/>
                <w:szCs w:val="19"/>
                <w:cs/>
                <w:lang w:bidi="th-TH"/>
              </w:rPr>
              <w:t>943</w:t>
            </w:r>
          </w:p>
        </w:tc>
        <w:tc>
          <w:tcPr>
            <w:tcW w:w="236" w:type="dxa"/>
            <w:vAlign w:val="center"/>
          </w:tcPr>
          <w:p w14:paraId="5D9AB3DE" w14:textId="77777777" w:rsidR="00E95E0D" w:rsidRPr="00C80A23" w:rsidRDefault="00E95E0D" w:rsidP="00E95E0D">
            <w:pPr>
              <w:tabs>
                <w:tab w:val="decimal" w:pos="1260"/>
              </w:tabs>
              <w:ind w:left="-128" w:right="-45"/>
              <w:rPr>
                <w:rFonts w:cs="Times New Roman"/>
                <w:sz w:val="19"/>
                <w:szCs w:val="19"/>
              </w:rPr>
            </w:pPr>
          </w:p>
        </w:tc>
        <w:tc>
          <w:tcPr>
            <w:tcW w:w="1114" w:type="dxa"/>
            <w:vAlign w:val="center"/>
          </w:tcPr>
          <w:p w14:paraId="12F33F7E" w14:textId="72AB0518" w:rsidR="00E95E0D" w:rsidRPr="00C80A23" w:rsidRDefault="00E95E0D" w:rsidP="00E95E0D">
            <w:pPr>
              <w:tabs>
                <w:tab w:val="decimal" w:pos="1260"/>
              </w:tabs>
              <w:ind w:left="-128" w:right="-45"/>
              <w:rPr>
                <w:rFonts w:cs="Times New Roman"/>
                <w:sz w:val="19"/>
                <w:szCs w:val="19"/>
              </w:rPr>
            </w:pPr>
            <w:r w:rsidRPr="0093239C">
              <w:rPr>
                <w:rFonts w:cs="Times New Roman"/>
                <w:sz w:val="19"/>
                <w:szCs w:val="19"/>
              </w:rPr>
              <w:t>-</w:t>
            </w:r>
          </w:p>
        </w:tc>
        <w:tc>
          <w:tcPr>
            <w:tcW w:w="270" w:type="dxa"/>
            <w:vAlign w:val="bottom"/>
          </w:tcPr>
          <w:p w14:paraId="18D77135" w14:textId="77777777" w:rsidR="00E95E0D" w:rsidRPr="00C80A23" w:rsidRDefault="00E95E0D" w:rsidP="00E95E0D">
            <w:pPr>
              <w:ind w:right="-606"/>
              <w:jc w:val="thaiDistribute"/>
              <w:rPr>
                <w:rFonts w:cs="Times New Roman"/>
                <w:b/>
                <w:bCs/>
                <w:sz w:val="19"/>
                <w:szCs w:val="19"/>
              </w:rPr>
            </w:pPr>
          </w:p>
        </w:tc>
        <w:tc>
          <w:tcPr>
            <w:tcW w:w="2790" w:type="dxa"/>
          </w:tcPr>
          <w:p w14:paraId="1C1ECD15" w14:textId="68B1A33E" w:rsidR="00E95E0D" w:rsidRPr="00C80A23" w:rsidRDefault="00E95E0D" w:rsidP="00E95E0D">
            <w:pPr>
              <w:ind w:left="160" w:right="-45" w:hanging="180"/>
              <w:rPr>
                <w:rFonts w:cs="Times New Roman"/>
                <w:sz w:val="19"/>
                <w:szCs w:val="19"/>
              </w:rPr>
            </w:pPr>
            <w:r w:rsidRPr="00C80A23">
              <w:rPr>
                <w:rFonts w:cs="Times New Roman"/>
                <w:sz w:val="19"/>
                <w:szCs w:val="19"/>
              </w:rPr>
              <w:t>None</w:t>
            </w:r>
          </w:p>
        </w:tc>
      </w:tr>
      <w:tr w:rsidR="00E95E0D" w:rsidRPr="00C80A23" w14:paraId="1D0E4100" w14:textId="77777777" w:rsidTr="00080F43">
        <w:trPr>
          <w:trHeight w:val="20"/>
        </w:trPr>
        <w:tc>
          <w:tcPr>
            <w:tcW w:w="3618" w:type="dxa"/>
          </w:tcPr>
          <w:p w14:paraId="0F0F21CB" w14:textId="320E67CB" w:rsidR="00E95E0D" w:rsidRPr="00C80A23" w:rsidRDefault="00E95E0D" w:rsidP="00E95E0D">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vAlign w:val="center"/>
          </w:tcPr>
          <w:p w14:paraId="52902643" w14:textId="2D3FC102" w:rsidR="00E95E0D" w:rsidRPr="00C80A23" w:rsidRDefault="00E95E0D" w:rsidP="00E95E0D">
            <w:pPr>
              <w:tabs>
                <w:tab w:val="decimal" w:pos="1260"/>
              </w:tabs>
              <w:ind w:left="-128" w:right="-45"/>
              <w:rPr>
                <w:rFonts w:cs="Times New Roman"/>
                <w:sz w:val="19"/>
                <w:szCs w:val="19"/>
              </w:rPr>
            </w:pPr>
            <w:r w:rsidRPr="00872D5F">
              <w:rPr>
                <w:rFonts w:cs="Times New Roman"/>
                <w:sz w:val="19"/>
                <w:szCs w:val="19"/>
              </w:rPr>
              <w:t>170,104</w:t>
            </w:r>
          </w:p>
        </w:tc>
        <w:tc>
          <w:tcPr>
            <w:tcW w:w="236" w:type="dxa"/>
            <w:vAlign w:val="center"/>
          </w:tcPr>
          <w:p w14:paraId="7F18B70C" w14:textId="77777777" w:rsidR="00E95E0D" w:rsidRPr="00C80A23" w:rsidRDefault="00E95E0D" w:rsidP="00E95E0D">
            <w:pPr>
              <w:tabs>
                <w:tab w:val="decimal" w:pos="1260"/>
              </w:tabs>
              <w:ind w:left="-128" w:right="-45"/>
              <w:rPr>
                <w:rFonts w:cs="Times New Roman"/>
                <w:sz w:val="19"/>
                <w:szCs w:val="19"/>
              </w:rPr>
            </w:pPr>
          </w:p>
        </w:tc>
        <w:tc>
          <w:tcPr>
            <w:tcW w:w="1114" w:type="dxa"/>
            <w:vAlign w:val="center"/>
          </w:tcPr>
          <w:p w14:paraId="723337F9" w14:textId="75C91501" w:rsidR="00E95E0D" w:rsidRPr="00C80A23" w:rsidRDefault="00E95E0D" w:rsidP="00E95E0D">
            <w:pPr>
              <w:tabs>
                <w:tab w:val="decimal" w:pos="1260"/>
              </w:tabs>
              <w:ind w:left="-128" w:right="-45"/>
              <w:rPr>
                <w:rFonts w:cs="Times New Roman"/>
                <w:sz w:val="19"/>
                <w:szCs w:val="19"/>
              </w:rPr>
            </w:pPr>
            <w:r w:rsidRPr="0093239C">
              <w:rPr>
                <w:rFonts w:cs="Times New Roman"/>
                <w:sz w:val="19"/>
                <w:szCs w:val="19"/>
              </w:rPr>
              <w:t>-</w:t>
            </w:r>
          </w:p>
        </w:tc>
        <w:tc>
          <w:tcPr>
            <w:tcW w:w="270" w:type="dxa"/>
            <w:vAlign w:val="bottom"/>
          </w:tcPr>
          <w:p w14:paraId="31F74BF6" w14:textId="77777777" w:rsidR="00E95E0D" w:rsidRPr="00C80A23" w:rsidRDefault="00E95E0D" w:rsidP="00E95E0D">
            <w:pPr>
              <w:ind w:right="-606"/>
              <w:jc w:val="thaiDistribute"/>
              <w:rPr>
                <w:rFonts w:cs="Times New Roman"/>
                <w:b/>
                <w:bCs/>
                <w:sz w:val="19"/>
                <w:szCs w:val="19"/>
              </w:rPr>
            </w:pPr>
          </w:p>
        </w:tc>
        <w:tc>
          <w:tcPr>
            <w:tcW w:w="2790" w:type="dxa"/>
          </w:tcPr>
          <w:p w14:paraId="7729E39F" w14:textId="7E4E9E92" w:rsidR="00E95E0D" w:rsidRPr="00C80A23" w:rsidRDefault="00E95E0D" w:rsidP="00E95E0D">
            <w:pPr>
              <w:ind w:left="160" w:right="-45" w:hanging="180"/>
              <w:rPr>
                <w:rFonts w:cs="Times New Roman"/>
                <w:sz w:val="19"/>
                <w:szCs w:val="19"/>
              </w:rPr>
            </w:pPr>
            <w:r w:rsidRPr="00C80A23">
              <w:rPr>
                <w:rFonts w:cs="Times New Roman"/>
                <w:sz w:val="19"/>
                <w:szCs w:val="19"/>
              </w:rPr>
              <w:t>None</w:t>
            </w:r>
          </w:p>
        </w:tc>
      </w:tr>
    </w:tbl>
    <w:p w14:paraId="160A7388" w14:textId="77777777" w:rsidR="002C5E3F" w:rsidRPr="0012708E" w:rsidRDefault="002C5E3F" w:rsidP="002C5E3F">
      <w:pPr>
        <w:autoSpaceDE w:val="0"/>
        <w:autoSpaceDN w:val="0"/>
        <w:adjustRightInd w:val="0"/>
        <w:spacing w:line="240" w:lineRule="atLeast"/>
        <w:jc w:val="thaiDistribute"/>
        <w:rPr>
          <w:rFonts w:cs="Times New Roman"/>
          <w:color w:val="000000"/>
          <w:szCs w:val="22"/>
          <w:lang w:val="en-US" w:bidi="th-TH"/>
        </w:rPr>
      </w:pP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BD6E98" w:rsidRPr="00C80A23" w14:paraId="085D035E" w14:textId="77777777" w:rsidTr="00423616">
        <w:trPr>
          <w:trHeight w:val="20"/>
        </w:trPr>
        <w:tc>
          <w:tcPr>
            <w:tcW w:w="3618" w:type="dxa"/>
          </w:tcPr>
          <w:p w14:paraId="02897209" w14:textId="6823A290" w:rsidR="00BD6E98" w:rsidRPr="00C80A23" w:rsidRDefault="00BD6E98" w:rsidP="003023D6">
            <w:pPr>
              <w:pStyle w:val="ListParagraph"/>
              <w:ind w:left="223" w:right="-606" w:hanging="223"/>
              <w:jc w:val="thaiDistribute"/>
              <w:rPr>
                <w:sz w:val="19"/>
                <w:szCs w:val="19"/>
              </w:rPr>
            </w:pPr>
          </w:p>
        </w:tc>
        <w:tc>
          <w:tcPr>
            <w:tcW w:w="5760" w:type="dxa"/>
            <w:gridSpan w:val="5"/>
          </w:tcPr>
          <w:p w14:paraId="6DE86AFB" w14:textId="43DDB39C" w:rsidR="00BD6E98" w:rsidRPr="00C80A23" w:rsidRDefault="00BD6E98" w:rsidP="003023D6">
            <w:pPr>
              <w:tabs>
                <w:tab w:val="left" w:pos="140"/>
              </w:tabs>
              <w:ind w:right="-45"/>
              <w:jc w:val="center"/>
              <w:rPr>
                <w:rFonts w:cs="Times New Roman"/>
                <w:sz w:val="19"/>
                <w:szCs w:val="19"/>
              </w:rPr>
            </w:pPr>
            <w:r w:rsidRPr="00C80A23">
              <w:rPr>
                <w:rFonts w:cs="Times New Roman"/>
                <w:b/>
                <w:bCs/>
                <w:color w:val="000000"/>
                <w:sz w:val="19"/>
                <w:szCs w:val="19"/>
              </w:rPr>
              <w:t>The Bank</w:t>
            </w:r>
          </w:p>
        </w:tc>
      </w:tr>
      <w:tr w:rsidR="00BD6E98" w:rsidRPr="00C80A23" w14:paraId="5100CA71" w14:textId="77777777" w:rsidTr="00423616">
        <w:trPr>
          <w:trHeight w:val="20"/>
        </w:trPr>
        <w:tc>
          <w:tcPr>
            <w:tcW w:w="3618" w:type="dxa"/>
            <w:vAlign w:val="bottom"/>
          </w:tcPr>
          <w:p w14:paraId="7356F201" w14:textId="7A3431A1" w:rsidR="00BD6E98" w:rsidRPr="00C80A23" w:rsidRDefault="00BD6E98" w:rsidP="003023D6">
            <w:pPr>
              <w:pStyle w:val="ListParagraph"/>
              <w:ind w:left="223" w:right="-606" w:hanging="223"/>
              <w:jc w:val="thaiDistribute"/>
              <w:rPr>
                <w:b/>
                <w:bCs/>
                <w:sz w:val="19"/>
                <w:szCs w:val="19"/>
              </w:rPr>
            </w:pPr>
            <w:r w:rsidRPr="00C80A23">
              <w:rPr>
                <w:b/>
                <w:bCs/>
                <w:sz w:val="19"/>
                <w:szCs w:val="19"/>
              </w:rPr>
              <w:t xml:space="preserve">Type of credit </w:t>
            </w:r>
            <w:r w:rsidR="00F11E1C" w:rsidRPr="00C80A23">
              <w:rPr>
                <w:b/>
                <w:bCs/>
                <w:sz w:val="19"/>
                <w:szCs w:val="19"/>
              </w:rPr>
              <w:t>exposure</w:t>
            </w:r>
          </w:p>
        </w:tc>
        <w:tc>
          <w:tcPr>
            <w:tcW w:w="1350" w:type="dxa"/>
            <w:vAlign w:val="bottom"/>
          </w:tcPr>
          <w:p w14:paraId="698F0DCB" w14:textId="77777777" w:rsidR="00BD6E98" w:rsidRPr="00C80A23" w:rsidRDefault="00BD6E98" w:rsidP="008D2489">
            <w:pPr>
              <w:tabs>
                <w:tab w:val="decimal" w:pos="1260"/>
              </w:tabs>
              <w:ind w:right="253"/>
              <w:rPr>
                <w:rFonts w:cs="Times New Roman"/>
                <w:sz w:val="19"/>
                <w:szCs w:val="19"/>
              </w:rPr>
            </w:pPr>
            <w:r w:rsidRPr="00C80A23">
              <w:rPr>
                <w:rFonts w:cs="Times New Roman"/>
                <w:color w:val="000000"/>
                <w:sz w:val="19"/>
                <w:szCs w:val="19"/>
              </w:rPr>
              <w:t>Amount</w:t>
            </w:r>
          </w:p>
        </w:tc>
        <w:tc>
          <w:tcPr>
            <w:tcW w:w="236" w:type="dxa"/>
            <w:vAlign w:val="bottom"/>
          </w:tcPr>
          <w:p w14:paraId="30110149" w14:textId="77777777" w:rsidR="00BD6E98" w:rsidRPr="00C80A23" w:rsidRDefault="00BD6E98" w:rsidP="003023D6">
            <w:pPr>
              <w:tabs>
                <w:tab w:val="decimal" w:pos="1260"/>
              </w:tabs>
              <w:ind w:left="-128" w:right="-45"/>
              <w:rPr>
                <w:rFonts w:cs="Times New Roman"/>
                <w:sz w:val="19"/>
                <w:szCs w:val="19"/>
              </w:rPr>
            </w:pPr>
          </w:p>
        </w:tc>
        <w:tc>
          <w:tcPr>
            <w:tcW w:w="1114" w:type="dxa"/>
            <w:vAlign w:val="bottom"/>
          </w:tcPr>
          <w:p w14:paraId="176B0D83" w14:textId="16AFB13D" w:rsidR="00BD6E98" w:rsidRPr="00C80A23" w:rsidRDefault="00BD6E98" w:rsidP="008D2489">
            <w:pPr>
              <w:tabs>
                <w:tab w:val="decimal" w:pos="1260"/>
              </w:tabs>
              <w:ind w:left="-128"/>
              <w:rPr>
                <w:rFonts w:cs="Times New Roman"/>
                <w:sz w:val="19"/>
                <w:szCs w:val="19"/>
              </w:rPr>
            </w:pPr>
            <w:r w:rsidRPr="00C80A23">
              <w:rPr>
                <w:rFonts w:cs="Times New Roman"/>
                <w:sz w:val="19"/>
                <w:szCs w:val="19"/>
              </w:rPr>
              <w:t>Collateral</w:t>
            </w:r>
            <w:r w:rsidRPr="00C80A23">
              <w:rPr>
                <w:rFonts w:cs="Times New Roman"/>
                <w:sz w:val="19"/>
                <w:szCs w:val="19"/>
                <w:vertAlign w:val="superscript"/>
              </w:rPr>
              <w:t>*</w:t>
            </w:r>
          </w:p>
        </w:tc>
        <w:tc>
          <w:tcPr>
            <w:tcW w:w="270" w:type="dxa"/>
            <w:vAlign w:val="bottom"/>
          </w:tcPr>
          <w:p w14:paraId="00F212B7" w14:textId="77777777" w:rsidR="00BD6E98" w:rsidRPr="00C80A23" w:rsidRDefault="00BD6E98" w:rsidP="003023D6">
            <w:pPr>
              <w:ind w:right="-606"/>
              <w:jc w:val="thaiDistribute"/>
              <w:rPr>
                <w:rFonts w:cs="Times New Roman"/>
                <w:b/>
                <w:bCs/>
                <w:sz w:val="19"/>
                <w:szCs w:val="19"/>
              </w:rPr>
            </w:pPr>
          </w:p>
        </w:tc>
        <w:tc>
          <w:tcPr>
            <w:tcW w:w="2790" w:type="dxa"/>
          </w:tcPr>
          <w:p w14:paraId="61C4ABD4" w14:textId="77777777" w:rsidR="00BD6E98" w:rsidRPr="00C80A23" w:rsidRDefault="00BD6E98" w:rsidP="003023D6">
            <w:pPr>
              <w:tabs>
                <w:tab w:val="left" w:pos="140"/>
              </w:tabs>
              <w:ind w:left="-20" w:right="-45"/>
              <w:jc w:val="center"/>
              <w:rPr>
                <w:rFonts w:cs="Times New Roman"/>
                <w:sz w:val="19"/>
                <w:szCs w:val="19"/>
              </w:rPr>
            </w:pPr>
            <w:r w:rsidRPr="00C80A23">
              <w:rPr>
                <w:rFonts w:cs="Times New Roman"/>
                <w:b/>
                <w:bCs/>
                <w:sz w:val="19"/>
                <w:szCs w:val="19"/>
              </w:rPr>
              <w:t>Principal type of collateral held and other credit enhancements</w:t>
            </w:r>
          </w:p>
        </w:tc>
      </w:tr>
      <w:tr w:rsidR="00BD6E98" w:rsidRPr="00C80A23" w14:paraId="058F2C7E" w14:textId="77777777" w:rsidTr="00423616">
        <w:trPr>
          <w:trHeight w:val="20"/>
        </w:trPr>
        <w:tc>
          <w:tcPr>
            <w:tcW w:w="3618" w:type="dxa"/>
          </w:tcPr>
          <w:p w14:paraId="266341F8" w14:textId="77777777" w:rsidR="00BD6E98" w:rsidRPr="00C80A23" w:rsidRDefault="00BD6E98" w:rsidP="003023D6">
            <w:pPr>
              <w:pStyle w:val="ListParagraph"/>
              <w:ind w:left="223" w:right="-606" w:hanging="223"/>
              <w:jc w:val="thaiDistribute"/>
              <w:rPr>
                <w:b/>
                <w:bCs/>
                <w:sz w:val="19"/>
                <w:szCs w:val="19"/>
              </w:rPr>
            </w:pPr>
          </w:p>
        </w:tc>
        <w:tc>
          <w:tcPr>
            <w:tcW w:w="2700" w:type="dxa"/>
            <w:gridSpan w:val="3"/>
            <w:vAlign w:val="bottom"/>
          </w:tcPr>
          <w:p w14:paraId="48E696AB" w14:textId="77777777" w:rsidR="00BD6E98" w:rsidRPr="00C80A23" w:rsidRDefault="00BD6E98" w:rsidP="008D2489">
            <w:pPr>
              <w:ind w:left="160" w:right="-45"/>
              <w:jc w:val="center"/>
              <w:rPr>
                <w:rFonts w:cs="Times New Roman"/>
                <w:sz w:val="19"/>
                <w:szCs w:val="19"/>
              </w:rPr>
            </w:pPr>
            <w:r w:rsidRPr="00C80A23">
              <w:rPr>
                <w:rFonts w:cs="Times New Roman"/>
                <w:i/>
                <w:iCs/>
                <w:sz w:val="19"/>
                <w:szCs w:val="19"/>
              </w:rPr>
              <w:t>(in thousand Baht)</w:t>
            </w:r>
          </w:p>
        </w:tc>
        <w:tc>
          <w:tcPr>
            <w:tcW w:w="270" w:type="dxa"/>
            <w:vAlign w:val="bottom"/>
          </w:tcPr>
          <w:p w14:paraId="512EF437" w14:textId="77777777" w:rsidR="00BD6E98" w:rsidRPr="00C80A23" w:rsidRDefault="00BD6E98" w:rsidP="003023D6">
            <w:pPr>
              <w:ind w:right="-606"/>
              <w:jc w:val="thaiDistribute"/>
              <w:rPr>
                <w:rFonts w:cs="Times New Roman"/>
                <w:b/>
                <w:bCs/>
                <w:sz w:val="19"/>
                <w:szCs w:val="19"/>
              </w:rPr>
            </w:pPr>
          </w:p>
        </w:tc>
        <w:tc>
          <w:tcPr>
            <w:tcW w:w="2790" w:type="dxa"/>
          </w:tcPr>
          <w:p w14:paraId="115BB082" w14:textId="77777777" w:rsidR="00BD6E98" w:rsidRPr="00C80A23" w:rsidRDefault="00BD6E98" w:rsidP="003023D6">
            <w:pPr>
              <w:tabs>
                <w:tab w:val="left" w:pos="140"/>
              </w:tabs>
              <w:ind w:left="-20" w:right="-45"/>
              <w:rPr>
                <w:rFonts w:cs="Times New Roman"/>
                <w:sz w:val="19"/>
                <w:szCs w:val="19"/>
              </w:rPr>
            </w:pPr>
          </w:p>
        </w:tc>
      </w:tr>
      <w:tr w:rsidR="00BD6E98" w:rsidRPr="00C80A23" w14:paraId="1A6B8806" w14:textId="77777777" w:rsidTr="00423616">
        <w:trPr>
          <w:trHeight w:val="20"/>
        </w:trPr>
        <w:tc>
          <w:tcPr>
            <w:tcW w:w="3618" w:type="dxa"/>
          </w:tcPr>
          <w:p w14:paraId="60AA9944" w14:textId="40AB7677" w:rsidR="00BD6E98" w:rsidRPr="00423616" w:rsidRDefault="00E95E0D" w:rsidP="003023D6">
            <w:pPr>
              <w:pStyle w:val="ListParagraph"/>
              <w:ind w:left="223" w:right="-606" w:hanging="223"/>
              <w:jc w:val="thaiDistribute"/>
              <w:rPr>
                <w:b/>
                <w:bCs/>
                <w:sz w:val="19"/>
                <w:szCs w:val="19"/>
                <w:lang w:val="en-US" w:bidi="th-TH"/>
              </w:rPr>
            </w:pPr>
            <w:r>
              <w:rPr>
                <w:b/>
                <w:bCs/>
                <w:sz w:val="19"/>
                <w:szCs w:val="19"/>
              </w:rPr>
              <w:t xml:space="preserve">30 June </w:t>
            </w:r>
            <w:r w:rsidR="00BD6E98" w:rsidRPr="00C80A23">
              <w:rPr>
                <w:b/>
                <w:bCs/>
                <w:sz w:val="19"/>
                <w:szCs w:val="19"/>
              </w:rPr>
              <w:t>202</w:t>
            </w:r>
            <w:r>
              <w:rPr>
                <w:b/>
                <w:bCs/>
                <w:sz w:val="19"/>
                <w:szCs w:val="19"/>
              </w:rPr>
              <w:t>5</w:t>
            </w:r>
          </w:p>
        </w:tc>
        <w:tc>
          <w:tcPr>
            <w:tcW w:w="1350" w:type="dxa"/>
            <w:vAlign w:val="bottom"/>
          </w:tcPr>
          <w:p w14:paraId="0BC6A816" w14:textId="77777777" w:rsidR="00BD6E98" w:rsidRPr="00C80A23" w:rsidRDefault="00BD6E98" w:rsidP="003023D6">
            <w:pPr>
              <w:tabs>
                <w:tab w:val="decimal" w:pos="1260"/>
              </w:tabs>
              <w:ind w:left="-128" w:right="-45"/>
              <w:rPr>
                <w:rFonts w:cs="Times New Roman"/>
                <w:sz w:val="19"/>
                <w:szCs w:val="19"/>
              </w:rPr>
            </w:pPr>
          </w:p>
        </w:tc>
        <w:tc>
          <w:tcPr>
            <w:tcW w:w="236" w:type="dxa"/>
            <w:vAlign w:val="bottom"/>
          </w:tcPr>
          <w:p w14:paraId="5F2B1A6C" w14:textId="77777777" w:rsidR="00BD6E98" w:rsidRPr="00C80A23" w:rsidRDefault="00BD6E98" w:rsidP="003023D6">
            <w:pPr>
              <w:tabs>
                <w:tab w:val="decimal" w:pos="1260"/>
              </w:tabs>
              <w:ind w:left="-128" w:right="-45"/>
              <w:rPr>
                <w:rFonts w:cs="Times New Roman"/>
                <w:sz w:val="19"/>
                <w:szCs w:val="19"/>
              </w:rPr>
            </w:pPr>
          </w:p>
        </w:tc>
        <w:tc>
          <w:tcPr>
            <w:tcW w:w="1114" w:type="dxa"/>
          </w:tcPr>
          <w:p w14:paraId="13A1978D"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393FA86E" w14:textId="77777777" w:rsidR="00BD6E98" w:rsidRPr="00C80A23" w:rsidRDefault="00BD6E98" w:rsidP="003023D6">
            <w:pPr>
              <w:ind w:right="-606"/>
              <w:jc w:val="thaiDistribute"/>
              <w:rPr>
                <w:rFonts w:cs="Times New Roman"/>
                <w:b/>
                <w:bCs/>
                <w:sz w:val="19"/>
                <w:szCs w:val="19"/>
              </w:rPr>
            </w:pPr>
          </w:p>
        </w:tc>
        <w:tc>
          <w:tcPr>
            <w:tcW w:w="2790" w:type="dxa"/>
          </w:tcPr>
          <w:p w14:paraId="5A2D643E" w14:textId="77777777" w:rsidR="00BD6E98" w:rsidRPr="00C80A23" w:rsidRDefault="00BD6E98" w:rsidP="003023D6">
            <w:pPr>
              <w:tabs>
                <w:tab w:val="left" w:pos="140"/>
              </w:tabs>
              <w:ind w:left="-20" w:right="-45"/>
              <w:rPr>
                <w:rFonts w:cs="Times New Roman"/>
                <w:sz w:val="19"/>
                <w:szCs w:val="19"/>
              </w:rPr>
            </w:pPr>
          </w:p>
        </w:tc>
      </w:tr>
      <w:tr w:rsidR="00BD6E98" w:rsidRPr="00C80A23" w14:paraId="0A31ECF8" w14:textId="77777777" w:rsidTr="00423616">
        <w:trPr>
          <w:trHeight w:val="20"/>
        </w:trPr>
        <w:tc>
          <w:tcPr>
            <w:tcW w:w="3618" w:type="dxa"/>
          </w:tcPr>
          <w:p w14:paraId="2A4E1E6E" w14:textId="07537567" w:rsidR="00BD6E98" w:rsidRPr="00C80A23" w:rsidRDefault="00BD6E98" w:rsidP="003023D6">
            <w:pPr>
              <w:pStyle w:val="ListParagraph"/>
              <w:ind w:left="223" w:right="-606" w:hanging="223"/>
              <w:jc w:val="thaiDistribute"/>
              <w:rPr>
                <w:sz w:val="19"/>
                <w:szCs w:val="19"/>
              </w:rPr>
            </w:pPr>
            <w:r w:rsidRPr="00C80A23">
              <w:rPr>
                <w:b/>
                <w:bCs/>
                <w:sz w:val="19"/>
                <w:szCs w:val="19"/>
              </w:rPr>
              <w:t>Interbank and money market items</w:t>
            </w:r>
            <w:r w:rsidR="00314537">
              <w:rPr>
                <w:b/>
                <w:bCs/>
                <w:sz w:val="19"/>
                <w:szCs w:val="19"/>
              </w:rPr>
              <w:t xml:space="preserve"> (assets)</w:t>
            </w:r>
          </w:p>
        </w:tc>
        <w:tc>
          <w:tcPr>
            <w:tcW w:w="1350" w:type="dxa"/>
            <w:vAlign w:val="bottom"/>
          </w:tcPr>
          <w:p w14:paraId="11F22A0C" w14:textId="77777777" w:rsidR="00BD6E98" w:rsidRPr="00C80A23" w:rsidRDefault="00BD6E98" w:rsidP="003023D6">
            <w:pPr>
              <w:tabs>
                <w:tab w:val="decimal" w:pos="1260"/>
              </w:tabs>
              <w:ind w:left="-128" w:right="-45"/>
              <w:rPr>
                <w:rFonts w:cs="Times New Roman"/>
                <w:sz w:val="19"/>
                <w:szCs w:val="19"/>
              </w:rPr>
            </w:pPr>
          </w:p>
        </w:tc>
        <w:tc>
          <w:tcPr>
            <w:tcW w:w="236" w:type="dxa"/>
            <w:vAlign w:val="bottom"/>
          </w:tcPr>
          <w:p w14:paraId="1243B7CC" w14:textId="77777777" w:rsidR="00BD6E98" w:rsidRPr="00C80A23" w:rsidRDefault="00BD6E98" w:rsidP="003023D6">
            <w:pPr>
              <w:tabs>
                <w:tab w:val="decimal" w:pos="1260"/>
              </w:tabs>
              <w:ind w:left="-128" w:right="-45"/>
              <w:rPr>
                <w:rFonts w:cs="Times New Roman"/>
                <w:sz w:val="19"/>
                <w:szCs w:val="19"/>
              </w:rPr>
            </w:pPr>
          </w:p>
        </w:tc>
        <w:tc>
          <w:tcPr>
            <w:tcW w:w="1114" w:type="dxa"/>
          </w:tcPr>
          <w:p w14:paraId="4AEED1BE"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46F14E8C" w14:textId="77777777" w:rsidR="00BD6E98" w:rsidRPr="00C80A23" w:rsidRDefault="00BD6E98" w:rsidP="003023D6">
            <w:pPr>
              <w:ind w:right="-606"/>
              <w:jc w:val="thaiDistribute"/>
              <w:rPr>
                <w:rFonts w:cs="Times New Roman"/>
                <w:b/>
                <w:bCs/>
                <w:sz w:val="19"/>
                <w:szCs w:val="19"/>
              </w:rPr>
            </w:pPr>
          </w:p>
        </w:tc>
        <w:tc>
          <w:tcPr>
            <w:tcW w:w="2790" w:type="dxa"/>
          </w:tcPr>
          <w:p w14:paraId="325F399C" w14:textId="77777777" w:rsidR="00BD6E98" w:rsidRPr="00C80A23" w:rsidRDefault="00BD6E98" w:rsidP="003023D6">
            <w:pPr>
              <w:tabs>
                <w:tab w:val="left" w:pos="140"/>
              </w:tabs>
              <w:ind w:left="-20" w:right="-45"/>
              <w:rPr>
                <w:rFonts w:cs="Times New Roman"/>
                <w:sz w:val="19"/>
                <w:szCs w:val="19"/>
              </w:rPr>
            </w:pPr>
          </w:p>
        </w:tc>
      </w:tr>
      <w:tr w:rsidR="00BD6E98" w:rsidRPr="00C80A23" w14:paraId="5D5D48C4" w14:textId="77777777" w:rsidTr="00423616">
        <w:trPr>
          <w:trHeight w:val="20"/>
        </w:trPr>
        <w:tc>
          <w:tcPr>
            <w:tcW w:w="3618" w:type="dxa"/>
            <w:vAlign w:val="bottom"/>
          </w:tcPr>
          <w:p w14:paraId="385C8AA9" w14:textId="77777777" w:rsidR="00BD6E98" w:rsidRPr="00C80A23" w:rsidRDefault="00BD6E98" w:rsidP="003023D6">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tcPr>
          <w:p w14:paraId="51404172" w14:textId="7522B9DA" w:rsidR="00BD6E98" w:rsidRPr="00AA6956" w:rsidRDefault="00686182" w:rsidP="003023D6">
            <w:pPr>
              <w:tabs>
                <w:tab w:val="decimal" w:pos="1260"/>
              </w:tabs>
              <w:ind w:left="-128" w:right="-45"/>
              <w:rPr>
                <w:rFonts w:cs="Times New Roman"/>
                <w:sz w:val="19"/>
                <w:szCs w:val="19"/>
                <w:cs/>
                <w:lang w:bidi="th-TH"/>
              </w:rPr>
            </w:pPr>
            <w:r w:rsidRPr="00AA6956">
              <w:rPr>
                <w:rFonts w:cs="Times New Roman"/>
                <w:sz w:val="19"/>
                <w:szCs w:val="19"/>
                <w:cs/>
                <w:lang w:bidi="th-TH"/>
              </w:rPr>
              <w:t>13</w:t>
            </w:r>
            <w:r w:rsidRPr="00AA6956">
              <w:rPr>
                <w:rFonts w:cs="Times New Roman"/>
                <w:sz w:val="19"/>
                <w:szCs w:val="19"/>
              </w:rPr>
              <w:t>,</w:t>
            </w:r>
            <w:r w:rsidRPr="00AA6956">
              <w:rPr>
                <w:rFonts w:cs="Times New Roman"/>
                <w:sz w:val="19"/>
                <w:szCs w:val="19"/>
                <w:cs/>
                <w:lang w:bidi="th-TH"/>
              </w:rPr>
              <w:t>402</w:t>
            </w:r>
            <w:r w:rsidRPr="00AA6956">
              <w:rPr>
                <w:rFonts w:cs="Times New Roman"/>
                <w:sz w:val="19"/>
                <w:szCs w:val="19"/>
              </w:rPr>
              <w:t>,</w:t>
            </w:r>
            <w:r w:rsidRPr="00AA6956">
              <w:rPr>
                <w:rFonts w:cs="Times New Roman"/>
                <w:sz w:val="19"/>
                <w:szCs w:val="19"/>
                <w:cs/>
                <w:lang w:bidi="th-TH"/>
              </w:rPr>
              <w:t>796</w:t>
            </w:r>
          </w:p>
        </w:tc>
        <w:tc>
          <w:tcPr>
            <w:tcW w:w="236" w:type="dxa"/>
          </w:tcPr>
          <w:p w14:paraId="291B9A44" w14:textId="77777777" w:rsidR="00BD6E98" w:rsidRPr="00F463FC" w:rsidRDefault="00BD6E98" w:rsidP="003023D6">
            <w:pPr>
              <w:tabs>
                <w:tab w:val="decimal" w:pos="1260"/>
              </w:tabs>
              <w:ind w:left="-128" w:right="-45"/>
              <w:rPr>
                <w:rFonts w:cs="Times New Roman"/>
                <w:sz w:val="19"/>
                <w:szCs w:val="19"/>
              </w:rPr>
            </w:pPr>
          </w:p>
        </w:tc>
        <w:tc>
          <w:tcPr>
            <w:tcW w:w="1114" w:type="dxa"/>
          </w:tcPr>
          <w:p w14:paraId="22F9F31A" w14:textId="5A46B6E8" w:rsidR="00BD6E98" w:rsidRPr="00F463FC" w:rsidRDefault="00686182" w:rsidP="003023D6">
            <w:pPr>
              <w:tabs>
                <w:tab w:val="decimal" w:pos="1260"/>
              </w:tabs>
              <w:ind w:left="-128" w:right="-45"/>
              <w:rPr>
                <w:rFonts w:cs="Times New Roman"/>
                <w:sz w:val="19"/>
                <w:szCs w:val="19"/>
              </w:rPr>
            </w:pPr>
            <w:r w:rsidRPr="00686182">
              <w:rPr>
                <w:rFonts w:cs="Times New Roman"/>
                <w:sz w:val="19"/>
                <w:szCs w:val="19"/>
              </w:rPr>
              <w:t>13,563,412</w:t>
            </w:r>
          </w:p>
        </w:tc>
        <w:tc>
          <w:tcPr>
            <w:tcW w:w="270" w:type="dxa"/>
            <w:vAlign w:val="bottom"/>
          </w:tcPr>
          <w:p w14:paraId="69F00276" w14:textId="77777777" w:rsidR="00BD6E98" w:rsidRPr="00F463FC" w:rsidRDefault="00BD6E98" w:rsidP="003023D6">
            <w:pPr>
              <w:ind w:right="-606"/>
              <w:jc w:val="thaiDistribute"/>
              <w:rPr>
                <w:rFonts w:cs="Times New Roman"/>
                <w:b/>
                <w:bCs/>
                <w:sz w:val="19"/>
                <w:szCs w:val="19"/>
              </w:rPr>
            </w:pPr>
          </w:p>
        </w:tc>
        <w:tc>
          <w:tcPr>
            <w:tcW w:w="2790" w:type="dxa"/>
          </w:tcPr>
          <w:p w14:paraId="379B56CA" w14:textId="35D4A7B9" w:rsidR="00BD6E98" w:rsidRPr="00C80A23" w:rsidRDefault="00723BAC" w:rsidP="003023D6">
            <w:pPr>
              <w:ind w:left="160" w:right="-45" w:hanging="180"/>
              <w:rPr>
                <w:rFonts w:cs="Times New Roman"/>
                <w:sz w:val="19"/>
                <w:szCs w:val="19"/>
              </w:rPr>
            </w:pPr>
            <w:r w:rsidRPr="00C80A23">
              <w:rPr>
                <w:rFonts w:cs="Times New Roman"/>
                <w:sz w:val="19"/>
                <w:szCs w:val="19"/>
              </w:rPr>
              <w:t>Government and state enterprise</w:t>
            </w:r>
          </w:p>
        </w:tc>
      </w:tr>
      <w:tr w:rsidR="00BD6E98" w:rsidRPr="00C80A23" w14:paraId="0428E206" w14:textId="77777777" w:rsidTr="00423616">
        <w:trPr>
          <w:trHeight w:val="20"/>
        </w:trPr>
        <w:tc>
          <w:tcPr>
            <w:tcW w:w="3618" w:type="dxa"/>
            <w:vAlign w:val="bottom"/>
          </w:tcPr>
          <w:p w14:paraId="5EBD68AF" w14:textId="77777777" w:rsidR="00BD6E98" w:rsidRPr="00C80A23" w:rsidRDefault="00BD6E98" w:rsidP="003023D6">
            <w:pPr>
              <w:pStyle w:val="ListParagraph"/>
              <w:ind w:left="223" w:right="-606" w:hanging="223"/>
              <w:jc w:val="thaiDistribute"/>
              <w:rPr>
                <w:sz w:val="19"/>
                <w:szCs w:val="19"/>
              </w:rPr>
            </w:pPr>
          </w:p>
        </w:tc>
        <w:tc>
          <w:tcPr>
            <w:tcW w:w="1350" w:type="dxa"/>
          </w:tcPr>
          <w:p w14:paraId="2365E77B" w14:textId="77777777" w:rsidR="00BD6E98" w:rsidRPr="00C80A23" w:rsidRDefault="00BD6E98" w:rsidP="003023D6">
            <w:pPr>
              <w:tabs>
                <w:tab w:val="decimal" w:pos="1260"/>
              </w:tabs>
              <w:ind w:left="-128" w:right="-45"/>
              <w:rPr>
                <w:rFonts w:cs="Times New Roman"/>
                <w:sz w:val="19"/>
                <w:szCs w:val="19"/>
              </w:rPr>
            </w:pPr>
          </w:p>
        </w:tc>
        <w:tc>
          <w:tcPr>
            <w:tcW w:w="236" w:type="dxa"/>
          </w:tcPr>
          <w:p w14:paraId="176E0E5C" w14:textId="77777777" w:rsidR="00BD6E98" w:rsidRPr="00C80A23" w:rsidRDefault="00BD6E98" w:rsidP="003023D6">
            <w:pPr>
              <w:tabs>
                <w:tab w:val="decimal" w:pos="1260"/>
              </w:tabs>
              <w:ind w:left="-128" w:right="-45"/>
              <w:rPr>
                <w:rFonts w:cs="Times New Roman"/>
                <w:sz w:val="19"/>
                <w:szCs w:val="19"/>
              </w:rPr>
            </w:pPr>
          </w:p>
        </w:tc>
        <w:tc>
          <w:tcPr>
            <w:tcW w:w="1114" w:type="dxa"/>
          </w:tcPr>
          <w:p w14:paraId="7429AD7F"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7DF1C550" w14:textId="77777777" w:rsidR="00BD6E98" w:rsidRPr="00C80A23" w:rsidRDefault="00BD6E98" w:rsidP="003023D6">
            <w:pPr>
              <w:ind w:right="-606"/>
              <w:jc w:val="thaiDistribute"/>
              <w:rPr>
                <w:rFonts w:cs="Times New Roman"/>
                <w:b/>
                <w:bCs/>
                <w:sz w:val="19"/>
                <w:szCs w:val="19"/>
              </w:rPr>
            </w:pPr>
          </w:p>
        </w:tc>
        <w:tc>
          <w:tcPr>
            <w:tcW w:w="2790" w:type="dxa"/>
          </w:tcPr>
          <w:p w14:paraId="3F2B88B8" w14:textId="09E7DF39" w:rsidR="00BD6E98" w:rsidRPr="00C80A23" w:rsidRDefault="00723BAC" w:rsidP="003023D6">
            <w:pPr>
              <w:ind w:left="160" w:right="-45" w:hanging="180"/>
              <w:rPr>
                <w:rFonts w:cs="Times New Roman"/>
                <w:sz w:val="19"/>
                <w:szCs w:val="19"/>
              </w:rPr>
            </w:pPr>
            <w:r w:rsidRPr="00C80A23">
              <w:rPr>
                <w:rFonts w:cs="Times New Roman"/>
                <w:sz w:val="19"/>
                <w:szCs w:val="19"/>
              </w:rPr>
              <w:tab/>
              <w:t>securities</w:t>
            </w:r>
          </w:p>
        </w:tc>
      </w:tr>
      <w:tr w:rsidR="00BD6E98" w:rsidRPr="00C80A23" w14:paraId="30E52627" w14:textId="77777777" w:rsidTr="00423616">
        <w:trPr>
          <w:trHeight w:val="20"/>
        </w:trPr>
        <w:tc>
          <w:tcPr>
            <w:tcW w:w="3618" w:type="dxa"/>
          </w:tcPr>
          <w:p w14:paraId="119AF680" w14:textId="77777777" w:rsidR="00BD6E98" w:rsidRPr="00C80A23" w:rsidRDefault="00BD6E98" w:rsidP="003023D6">
            <w:pPr>
              <w:pStyle w:val="ListParagraph"/>
              <w:ind w:left="223" w:right="-606" w:hanging="223"/>
              <w:jc w:val="thaiDistribute"/>
              <w:rPr>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vAlign w:val="center"/>
          </w:tcPr>
          <w:p w14:paraId="00EF42C1" w14:textId="54438646" w:rsidR="00BD6E98" w:rsidRPr="00C80A23" w:rsidRDefault="00BD6E98" w:rsidP="003023D6">
            <w:pPr>
              <w:tabs>
                <w:tab w:val="decimal" w:pos="1260"/>
              </w:tabs>
              <w:ind w:left="-128" w:right="-45"/>
              <w:rPr>
                <w:rFonts w:cs="Times New Roman"/>
                <w:sz w:val="19"/>
                <w:szCs w:val="19"/>
              </w:rPr>
            </w:pPr>
          </w:p>
        </w:tc>
        <w:tc>
          <w:tcPr>
            <w:tcW w:w="236" w:type="dxa"/>
            <w:vAlign w:val="center"/>
          </w:tcPr>
          <w:p w14:paraId="75E086B4" w14:textId="77777777" w:rsidR="00BD6E98" w:rsidRPr="00C80A23" w:rsidRDefault="00BD6E98" w:rsidP="003023D6">
            <w:pPr>
              <w:tabs>
                <w:tab w:val="decimal" w:pos="1260"/>
              </w:tabs>
              <w:ind w:left="-128" w:right="-45"/>
              <w:rPr>
                <w:rFonts w:cs="Times New Roman"/>
                <w:sz w:val="19"/>
                <w:szCs w:val="19"/>
              </w:rPr>
            </w:pPr>
          </w:p>
        </w:tc>
        <w:tc>
          <w:tcPr>
            <w:tcW w:w="1114" w:type="dxa"/>
            <w:vAlign w:val="center"/>
          </w:tcPr>
          <w:p w14:paraId="419CA81E" w14:textId="5897D7ED" w:rsidR="00BD6E98" w:rsidRPr="00C80A23" w:rsidRDefault="00BD6E98" w:rsidP="003023D6">
            <w:pPr>
              <w:tabs>
                <w:tab w:val="decimal" w:pos="1260"/>
              </w:tabs>
              <w:ind w:left="-128" w:right="-45"/>
              <w:rPr>
                <w:rFonts w:cs="Times New Roman"/>
                <w:sz w:val="19"/>
                <w:szCs w:val="19"/>
              </w:rPr>
            </w:pPr>
          </w:p>
        </w:tc>
        <w:tc>
          <w:tcPr>
            <w:tcW w:w="270" w:type="dxa"/>
            <w:vAlign w:val="bottom"/>
          </w:tcPr>
          <w:p w14:paraId="31EA6E87" w14:textId="77777777" w:rsidR="00BD6E98" w:rsidRPr="00C80A23" w:rsidRDefault="00BD6E98" w:rsidP="003023D6">
            <w:pPr>
              <w:ind w:right="-606"/>
              <w:jc w:val="thaiDistribute"/>
              <w:rPr>
                <w:rFonts w:cs="Times New Roman"/>
                <w:b/>
                <w:bCs/>
                <w:sz w:val="19"/>
                <w:szCs w:val="19"/>
              </w:rPr>
            </w:pPr>
          </w:p>
        </w:tc>
        <w:tc>
          <w:tcPr>
            <w:tcW w:w="2790" w:type="dxa"/>
          </w:tcPr>
          <w:p w14:paraId="099EEC8A" w14:textId="42B944F9" w:rsidR="00BD6E98" w:rsidRPr="00C80A23" w:rsidRDefault="00BD6E98" w:rsidP="003023D6">
            <w:pPr>
              <w:ind w:left="160" w:right="-45" w:hanging="180"/>
              <w:rPr>
                <w:rFonts w:cs="Times New Roman"/>
                <w:sz w:val="19"/>
                <w:szCs w:val="19"/>
              </w:rPr>
            </w:pPr>
          </w:p>
        </w:tc>
      </w:tr>
      <w:tr w:rsidR="00C3085A" w:rsidRPr="00C80A23" w14:paraId="36202A54" w14:textId="77777777" w:rsidTr="00423616">
        <w:trPr>
          <w:trHeight w:val="20"/>
        </w:trPr>
        <w:tc>
          <w:tcPr>
            <w:tcW w:w="3618" w:type="dxa"/>
          </w:tcPr>
          <w:p w14:paraId="61F56C99" w14:textId="77777777" w:rsidR="00C3085A" w:rsidRPr="00C80A23" w:rsidRDefault="00C3085A" w:rsidP="00C3085A">
            <w:pPr>
              <w:pStyle w:val="ListParagraph"/>
              <w:ind w:left="223" w:right="-606" w:hanging="223"/>
              <w:jc w:val="thaiDistribute"/>
              <w:rPr>
                <w:sz w:val="19"/>
                <w:szCs w:val="19"/>
              </w:rPr>
            </w:pPr>
            <w:r w:rsidRPr="00C80A23">
              <w:rPr>
                <w:sz w:val="19"/>
                <w:szCs w:val="19"/>
              </w:rPr>
              <w:tab/>
              <w:t xml:space="preserve">   commercial banks</w:t>
            </w:r>
          </w:p>
        </w:tc>
        <w:tc>
          <w:tcPr>
            <w:tcW w:w="1350" w:type="dxa"/>
            <w:vAlign w:val="center"/>
          </w:tcPr>
          <w:p w14:paraId="1F541FE5" w14:textId="2472D7F1" w:rsidR="00C3085A" w:rsidRPr="00F463FC" w:rsidRDefault="00686182" w:rsidP="00C3085A">
            <w:pPr>
              <w:tabs>
                <w:tab w:val="decimal" w:pos="1260"/>
              </w:tabs>
              <w:ind w:left="-128" w:right="-45"/>
              <w:rPr>
                <w:rFonts w:cs="Times New Roman"/>
                <w:sz w:val="19"/>
                <w:szCs w:val="19"/>
              </w:rPr>
            </w:pPr>
            <w:r w:rsidRPr="00686182">
              <w:rPr>
                <w:rFonts w:cs="Times New Roman"/>
                <w:sz w:val="19"/>
                <w:szCs w:val="19"/>
              </w:rPr>
              <w:t>2,025,206</w:t>
            </w:r>
          </w:p>
        </w:tc>
        <w:tc>
          <w:tcPr>
            <w:tcW w:w="236" w:type="dxa"/>
            <w:vAlign w:val="center"/>
          </w:tcPr>
          <w:p w14:paraId="795866C2" w14:textId="77777777" w:rsidR="00C3085A" w:rsidRPr="00F463FC" w:rsidRDefault="00C3085A" w:rsidP="00C3085A">
            <w:pPr>
              <w:tabs>
                <w:tab w:val="decimal" w:pos="1260"/>
              </w:tabs>
              <w:ind w:left="-128" w:right="-45"/>
              <w:rPr>
                <w:rFonts w:cs="Times New Roman"/>
                <w:sz w:val="19"/>
                <w:szCs w:val="19"/>
              </w:rPr>
            </w:pPr>
          </w:p>
        </w:tc>
        <w:tc>
          <w:tcPr>
            <w:tcW w:w="1114" w:type="dxa"/>
            <w:vAlign w:val="center"/>
          </w:tcPr>
          <w:p w14:paraId="4F6B271F" w14:textId="3CEA16C6" w:rsidR="00C3085A" w:rsidRPr="00686182" w:rsidRDefault="00686182" w:rsidP="00C3085A">
            <w:pPr>
              <w:tabs>
                <w:tab w:val="decimal" w:pos="1260"/>
              </w:tabs>
              <w:ind w:left="-128" w:right="-45"/>
              <w:rPr>
                <w:rFonts w:cs="Times New Roman"/>
                <w:sz w:val="19"/>
                <w:szCs w:val="19"/>
              </w:rPr>
            </w:pPr>
            <w:r w:rsidRPr="00AA6956">
              <w:rPr>
                <w:rFonts w:cs="Times New Roman"/>
                <w:sz w:val="19"/>
                <w:szCs w:val="19"/>
                <w:cs/>
                <w:lang w:bidi="th-TH"/>
              </w:rPr>
              <w:t>-</w:t>
            </w:r>
          </w:p>
        </w:tc>
        <w:tc>
          <w:tcPr>
            <w:tcW w:w="270" w:type="dxa"/>
            <w:vAlign w:val="bottom"/>
          </w:tcPr>
          <w:p w14:paraId="5CC8B9D6" w14:textId="77777777" w:rsidR="00C3085A" w:rsidRPr="00C80A23" w:rsidRDefault="00C3085A" w:rsidP="00C3085A">
            <w:pPr>
              <w:ind w:right="-606"/>
              <w:jc w:val="thaiDistribute"/>
              <w:rPr>
                <w:rFonts w:cs="Times New Roman"/>
                <w:b/>
                <w:bCs/>
                <w:sz w:val="19"/>
                <w:szCs w:val="19"/>
              </w:rPr>
            </w:pPr>
          </w:p>
        </w:tc>
        <w:tc>
          <w:tcPr>
            <w:tcW w:w="2790" w:type="dxa"/>
          </w:tcPr>
          <w:p w14:paraId="1B8E1DF6" w14:textId="5D5B2C29" w:rsidR="00C3085A" w:rsidRPr="00C80A23" w:rsidRDefault="00C3085A" w:rsidP="00C3085A">
            <w:pPr>
              <w:ind w:right="-45"/>
              <w:rPr>
                <w:rFonts w:cs="Times New Roman"/>
                <w:sz w:val="19"/>
                <w:szCs w:val="19"/>
              </w:rPr>
            </w:pPr>
            <w:r w:rsidRPr="00C80A23">
              <w:rPr>
                <w:rFonts w:cs="Times New Roman"/>
                <w:sz w:val="19"/>
                <w:szCs w:val="19"/>
              </w:rPr>
              <w:t>None</w:t>
            </w:r>
          </w:p>
        </w:tc>
      </w:tr>
      <w:tr w:rsidR="00C3085A" w:rsidRPr="00C80A23" w14:paraId="3D56179F" w14:textId="77777777" w:rsidTr="00423616">
        <w:trPr>
          <w:trHeight w:val="20"/>
        </w:trPr>
        <w:tc>
          <w:tcPr>
            <w:tcW w:w="3618" w:type="dxa"/>
          </w:tcPr>
          <w:p w14:paraId="4ACF92A4" w14:textId="1B471388" w:rsidR="00C3085A" w:rsidRPr="00C80A23" w:rsidRDefault="00C3085A" w:rsidP="00C3085A">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vAlign w:val="center"/>
          </w:tcPr>
          <w:p w14:paraId="18398881" w14:textId="73091505" w:rsidR="00C3085A" w:rsidRPr="00F463FC" w:rsidRDefault="00686182" w:rsidP="00C3085A">
            <w:pPr>
              <w:tabs>
                <w:tab w:val="decimal" w:pos="1260"/>
              </w:tabs>
              <w:ind w:left="-128" w:right="-45"/>
              <w:rPr>
                <w:rFonts w:cs="Times New Roman"/>
                <w:sz w:val="19"/>
                <w:szCs w:val="19"/>
              </w:rPr>
            </w:pPr>
            <w:r w:rsidRPr="00686182">
              <w:rPr>
                <w:rFonts w:cs="Times New Roman"/>
                <w:sz w:val="19"/>
                <w:szCs w:val="19"/>
              </w:rPr>
              <w:t>163,341</w:t>
            </w:r>
          </w:p>
        </w:tc>
        <w:tc>
          <w:tcPr>
            <w:tcW w:w="236" w:type="dxa"/>
            <w:vAlign w:val="center"/>
          </w:tcPr>
          <w:p w14:paraId="7236780E" w14:textId="77777777" w:rsidR="00C3085A" w:rsidRPr="00F463FC" w:rsidRDefault="00C3085A" w:rsidP="00C3085A">
            <w:pPr>
              <w:tabs>
                <w:tab w:val="decimal" w:pos="1260"/>
              </w:tabs>
              <w:ind w:left="-128" w:right="-45"/>
              <w:rPr>
                <w:rFonts w:cs="Times New Roman"/>
                <w:sz w:val="19"/>
                <w:szCs w:val="19"/>
              </w:rPr>
            </w:pPr>
          </w:p>
        </w:tc>
        <w:tc>
          <w:tcPr>
            <w:tcW w:w="1114" w:type="dxa"/>
            <w:vAlign w:val="center"/>
          </w:tcPr>
          <w:p w14:paraId="2EA89DF5" w14:textId="55BD4526" w:rsidR="00C3085A" w:rsidRPr="00686182" w:rsidRDefault="00686182" w:rsidP="00C3085A">
            <w:pPr>
              <w:tabs>
                <w:tab w:val="decimal" w:pos="1260"/>
              </w:tabs>
              <w:ind w:left="-128" w:right="-45"/>
              <w:rPr>
                <w:rFonts w:cs="Times New Roman"/>
                <w:sz w:val="19"/>
                <w:szCs w:val="19"/>
              </w:rPr>
            </w:pPr>
            <w:r w:rsidRPr="00AA6956">
              <w:rPr>
                <w:rFonts w:cs="Times New Roman"/>
                <w:sz w:val="19"/>
                <w:szCs w:val="19"/>
                <w:cs/>
                <w:lang w:bidi="th-TH"/>
              </w:rPr>
              <w:t>-</w:t>
            </w:r>
          </w:p>
        </w:tc>
        <w:tc>
          <w:tcPr>
            <w:tcW w:w="270" w:type="dxa"/>
            <w:vAlign w:val="bottom"/>
          </w:tcPr>
          <w:p w14:paraId="15C09700" w14:textId="77777777" w:rsidR="00C3085A" w:rsidRPr="00C80A23" w:rsidRDefault="00C3085A" w:rsidP="00C3085A">
            <w:pPr>
              <w:ind w:right="-606"/>
              <w:jc w:val="thaiDistribute"/>
              <w:rPr>
                <w:rFonts w:cs="Times New Roman"/>
                <w:b/>
                <w:bCs/>
                <w:sz w:val="19"/>
                <w:szCs w:val="19"/>
              </w:rPr>
            </w:pPr>
          </w:p>
        </w:tc>
        <w:tc>
          <w:tcPr>
            <w:tcW w:w="2790" w:type="dxa"/>
          </w:tcPr>
          <w:p w14:paraId="186D8A0F" w14:textId="7143F35D" w:rsidR="00C3085A" w:rsidRPr="00723BAC" w:rsidRDefault="00C3085A" w:rsidP="00C3085A">
            <w:pPr>
              <w:ind w:right="-45"/>
              <w:rPr>
                <w:sz w:val="19"/>
                <w:szCs w:val="24"/>
                <w:lang w:bidi="th-TH"/>
              </w:rPr>
            </w:pPr>
            <w:r w:rsidRPr="00C80A23">
              <w:rPr>
                <w:rFonts w:cs="Times New Roman"/>
                <w:sz w:val="19"/>
                <w:szCs w:val="19"/>
              </w:rPr>
              <w:t>None</w:t>
            </w:r>
          </w:p>
        </w:tc>
      </w:tr>
      <w:tr w:rsidR="00C3085A" w:rsidRPr="00C80A23" w14:paraId="38048F35" w14:textId="77777777" w:rsidTr="00423616">
        <w:trPr>
          <w:trHeight w:val="20"/>
        </w:trPr>
        <w:tc>
          <w:tcPr>
            <w:tcW w:w="3618" w:type="dxa"/>
          </w:tcPr>
          <w:p w14:paraId="0B04A8B1" w14:textId="77777777" w:rsidR="00C3085A" w:rsidRPr="00C80A23" w:rsidRDefault="00C3085A" w:rsidP="00C3085A">
            <w:pPr>
              <w:pStyle w:val="ListParagraph"/>
              <w:ind w:left="223" w:right="-606" w:hanging="223"/>
              <w:jc w:val="thaiDistribute"/>
              <w:rPr>
                <w:b/>
                <w:bCs/>
                <w:sz w:val="19"/>
                <w:szCs w:val="19"/>
              </w:rPr>
            </w:pPr>
          </w:p>
        </w:tc>
        <w:tc>
          <w:tcPr>
            <w:tcW w:w="1350" w:type="dxa"/>
            <w:vAlign w:val="bottom"/>
          </w:tcPr>
          <w:p w14:paraId="4CC84F6A" w14:textId="77777777" w:rsidR="00C3085A" w:rsidRPr="00C80A23" w:rsidRDefault="00C3085A" w:rsidP="00C3085A">
            <w:pPr>
              <w:tabs>
                <w:tab w:val="decimal" w:pos="1260"/>
              </w:tabs>
              <w:ind w:left="-128" w:right="-45"/>
              <w:rPr>
                <w:rFonts w:cs="Times New Roman"/>
                <w:sz w:val="19"/>
                <w:szCs w:val="19"/>
              </w:rPr>
            </w:pPr>
          </w:p>
        </w:tc>
        <w:tc>
          <w:tcPr>
            <w:tcW w:w="236" w:type="dxa"/>
            <w:vAlign w:val="bottom"/>
          </w:tcPr>
          <w:p w14:paraId="3B9B696E" w14:textId="77777777" w:rsidR="00C3085A" w:rsidRPr="00C80A23" w:rsidRDefault="00C3085A" w:rsidP="00C3085A">
            <w:pPr>
              <w:tabs>
                <w:tab w:val="decimal" w:pos="1260"/>
              </w:tabs>
              <w:ind w:left="-128" w:right="-45"/>
              <w:rPr>
                <w:rFonts w:cs="Times New Roman"/>
                <w:sz w:val="19"/>
                <w:szCs w:val="19"/>
              </w:rPr>
            </w:pPr>
          </w:p>
        </w:tc>
        <w:tc>
          <w:tcPr>
            <w:tcW w:w="1114" w:type="dxa"/>
            <w:vAlign w:val="bottom"/>
          </w:tcPr>
          <w:p w14:paraId="54286538" w14:textId="77777777" w:rsidR="00C3085A" w:rsidRPr="00423616" w:rsidRDefault="00C3085A" w:rsidP="00C3085A">
            <w:pPr>
              <w:tabs>
                <w:tab w:val="decimal" w:pos="1260"/>
              </w:tabs>
              <w:ind w:left="-128" w:right="-45"/>
              <w:rPr>
                <w:rFonts w:cstheme="minorBidi"/>
                <w:sz w:val="19"/>
                <w:szCs w:val="19"/>
                <w:cs/>
                <w:lang w:bidi="th-TH"/>
              </w:rPr>
            </w:pPr>
          </w:p>
        </w:tc>
        <w:tc>
          <w:tcPr>
            <w:tcW w:w="270" w:type="dxa"/>
            <w:vAlign w:val="bottom"/>
          </w:tcPr>
          <w:p w14:paraId="2CC00164" w14:textId="77777777" w:rsidR="00C3085A" w:rsidRPr="00C80A23" w:rsidRDefault="00C3085A" w:rsidP="00C3085A">
            <w:pPr>
              <w:ind w:right="-606"/>
              <w:jc w:val="thaiDistribute"/>
              <w:rPr>
                <w:rFonts w:cs="Times New Roman"/>
                <w:b/>
                <w:bCs/>
                <w:sz w:val="19"/>
                <w:szCs w:val="19"/>
              </w:rPr>
            </w:pPr>
          </w:p>
        </w:tc>
        <w:tc>
          <w:tcPr>
            <w:tcW w:w="2790" w:type="dxa"/>
          </w:tcPr>
          <w:p w14:paraId="5D023052" w14:textId="77777777" w:rsidR="00C3085A" w:rsidRPr="00C80A23" w:rsidRDefault="00C3085A" w:rsidP="00C3085A">
            <w:pPr>
              <w:ind w:left="160" w:right="-45" w:hanging="180"/>
              <w:rPr>
                <w:rFonts w:cs="Times New Roman"/>
                <w:sz w:val="19"/>
                <w:szCs w:val="19"/>
              </w:rPr>
            </w:pPr>
          </w:p>
        </w:tc>
      </w:tr>
      <w:tr w:rsidR="00C3085A" w:rsidRPr="00C80A23" w14:paraId="714BFB22" w14:textId="77777777" w:rsidTr="00080F43">
        <w:trPr>
          <w:trHeight w:val="20"/>
        </w:trPr>
        <w:tc>
          <w:tcPr>
            <w:tcW w:w="3618" w:type="dxa"/>
          </w:tcPr>
          <w:p w14:paraId="0B8F1953" w14:textId="59CBE60D" w:rsidR="00C3085A" w:rsidRPr="00423616" w:rsidRDefault="00E95E0D" w:rsidP="00C3085A">
            <w:pPr>
              <w:pStyle w:val="ListParagraph"/>
              <w:ind w:left="223" w:right="-606" w:hanging="223"/>
              <w:jc w:val="thaiDistribute"/>
              <w:rPr>
                <w:b/>
                <w:bCs/>
                <w:sz w:val="19"/>
                <w:szCs w:val="19"/>
                <w:lang w:val="en-US" w:bidi="th-TH"/>
              </w:rPr>
            </w:pPr>
            <w:r>
              <w:rPr>
                <w:b/>
                <w:bCs/>
                <w:sz w:val="19"/>
                <w:szCs w:val="19"/>
              </w:rPr>
              <w:t xml:space="preserve">31 December </w:t>
            </w:r>
            <w:r w:rsidR="00C3085A" w:rsidRPr="00C80A23">
              <w:rPr>
                <w:b/>
                <w:bCs/>
                <w:sz w:val="19"/>
                <w:szCs w:val="19"/>
              </w:rPr>
              <w:t>202</w:t>
            </w:r>
            <w:r>
              <w:rPr>
                <w:b/>
                <w:bCs/>
                <w:sz w:val="19"/>
                <w:szCs w:val="19"/>
              </w:rPr>
              <w:t>4</w:t>
            </w:r>
          </w:p>
        </w:tc>
        <w:tc>
          <w:tcPr>
            <w:tcW w:w="1350" w:type="dxa"/>
            <w:vAlign w:val="bottom"/>
          </w:tcPr>
          <w:p w14:paraId="0BCB3B08" w14:textId="77777777" w:rsidR="00C3085A" w:rsidRPr="00C80A23" w:rsidRDefault="00C3085A" w:rsidP="00C3085A">
            <w:pPr>
              <w:tabs>
                <w:tab w:val="decimal" w:pos="1260"/>
              </w:tabs>
              <w:ind w:left="-128" w:right="-45"/>
              <w:rPr>
                <w:rFonts w:cs="Times New Roman"/>
                <w:sz w:val="19"/>
                <w:szCs w:val="19"/>
              </w:rPr>
            </w:pPr>
          </w:p>
        </w:tc>
        <w:tc>
          <w:tcPr>
            <w:tcW w:w="236" w:type="dxa"/>
            <w:vAlign w:val="bottom"/>
          </w:tcPr>
          <w:p w14:paraId="0EA44606" w14:textId="77777777" w:rsidR="00C3085A" w:rsidRPr="00C80A23" w:rsidRDefault="00C3085A" w:rsidP="00C3085A">
            <w:pPr>
              <w:tabs>
                <w:tab w:val="decimal" w:pos="1260"/>
              </w:tabs>
              <w:ind w:left="-128" w:right="-45"/>
              <w:rPr>
                <w:rFonts w:cs="Times New Roman"/>
                <w:sz w:val="19"/>
                <w:szCs w:val="19"/>
              </w:rPr>
            </w:pPr>
          </w:p>
        </w:tc>
        <w:tc>
          <w:tcPr>
            <w:tcW w:w="1114" w:type="dxa"/>
          </w:tcPr>
          <w:p w14:paraId="4F1F1CC9" w14:textId="77777777" w:rsidR="00C3085A" w:rsidRPr="00C80A23" w:rsidRDefault="00C3085A" w:rsidP="00C3085A">
            <w:pPr>
              <w:tabs>
                <w:tab w:val="decimal" w:pos="1260"/>
              </w:tabs>
              <w:ind w:left="-128" w:right="-45"/>
              <w:rPr>
                <w:rFonts w:cs="Times New Roman"/>
                <w:sz w:val="19"/>
                <w:szCs w:val="19"/>
              </w:rPr>
            </w:pPr>
          </w:p>
        </w:tc>
        <w:tc>
          <w:tcPr>
            <w:tcW w:w="270" w:type="dxa"/>
            <w:vAlign w:val="bottom"/>
          </w:tcPr>
          <w:p w14:paraId="77A0253B" w14:textId="77777777" w:rsidR="00C3085A" w:rsidRPr="00C80A23" w:rsidRDefault="00C3085A" w:rsidP="00C3085A">
            <w:pPr>
              <w:ind w:right="-606"/>
              <w:jc w:val="thaiDistribute"/>
              <w:rPr>
                <w:rFonts w:cs="Times New Roman"/>
                <w:b/>
                <w:bCs/>
                <w:sz w:val="19"/>
                <w:szCs w:val="19"/>
              </w:rPr>
            </w:pPr>
          </w:p>
        </w:tc>
        <w:tc>
          <w:tcPr>
            <w:tcW w:w="2790" w:type="dxa"/>
          </w:tcPr>
          <w:p w14:paraId="55C13CF2" w14:textId="77777777" w:rsidR="00C3085A" w:rsidRPr="00C80A23" w:rsidRDefault="00C3085A" w:rsidP="00C3085A">
            <w:pPr>
              <w:tabs>
                <w:tab w:val="left" w:pos="140"/>
              </w:tabs>
              <w:ind w:left="-20" w:right="-45"/>
              <w:rPr>
                <w:rFonts w:cs="Times New Roman"/>
                <w:sz w:val="19"/>
                <w:szCs w:val="19"/>
              </w:rPr>
            </w:pPr>
          </w:p>
        </w:tc>
      </w:tr>
      <w:tr w:rsidR="00E95E0D" w:rsidRPr="00C80A23" w14:paraId="7966C59D" w14:textId="77777777" w:rsidTr="00080F43">
        <w:trPr>
          <w:trHeight w:val="20"/>
        </w:trPr>
        <w:tc>
          <w:tcPr>
            <w:tcW w:w="3618" w:type="dxa"/>
          </w:tcPr>
          <w:p w14:paraId="0AEE44C9" w14:textId="51297D33" w:rsidR="00E95E0D" w:rsidRPr="00C80A23" w:rsidRDefault="00E95E0D" w:rsidP="00E95E0D">
            <w:pPr>
              <w:pStyle w:val="ListParagraph"/>
              <w:ind w:left="223" w:right="-606" w:hanging="223"/>
              <w:jc w:val="thaiDistribute"/>
              <w:rPr>
                <w:sz w:val="19"/>
                <w:szCs w:val="19"/>
              </w:rPr>
            </w:pPr>
            <w:r w:rsidRPr="00C80A23">
              <w:rPr>
                <w:b/>
                <w:bCs/>
                <w:sz w:val="19"/>
                <w:szCs w:val="19"/>
              </w:rPr>
              <w:t>Interbank and money market items</w:t>
            </w:r>
            <w:r>
              <w:rPr>
                <w:b/>
                <w:bCs/>
                <w:sz w:val="19"/>
                <w:szCs w:val="19"/>
              </w:rPr>
              <w:t xml:space="preserve"> (assets)</w:t>
            </w:r>
          </w:p>
        </w:tc>
        <w:tc>
          <w:tcPr>
            <w:tcW w:w="1350" w:type="dxa"/>
            <w:vAlign w:val="bottom"/>
          </w:tcPr>
          <w:p w14:paraId="71D18931" w14:textId="77777777" w:rsidR="00E95E0D" w:rsidRPr="00C80A23" w:rsidRDefault="00E95E0D" w:rsidP="00E95E0D">
            <w:pPr>
              <w:tabs>
                <w:tab w:val="decimal" w:pos="1260"/>
              </w:tabs>
              <w:ind w:left="-128" w:right="-45"/>
              <w:rPr>
                <w:rFonts w:cs="Times New Roman"/>
                <w:sz w:val="19"/>
                <w:szCs w:val="19"/>
              </w:rPr>
            </w:pPr>
          </w:p>
        </w:tc>
        <w:tc>
          <w:tcPr>
            <w:tcW w:w="236" w:type="dxa"/>
            <w:vAlign w:val="bottom"/>
          </w:tcPr>
          <w:p w14:paraId="0E890328" w14:textId="77777777" w:rsidR="00E95E0D" w:rsidRPr="00C80A23" w:rsidRDefault="00E95E0D" w:rsidP="00E95E0D">
            <w:pPr>
              <w:tabs>
                <w:tab w:val="decimal" w:pos="1260"/>
              </w:tabs>
              <w:ind w:left="-128" w:right="-45"/>
              <w:rPr>
                <w:rFonts w:cs="Times New Roman"/>
                <w:sz w:val="19"/>
                <w:szCs w:val="19"/>
              </w:rPr>
            </w:pPr>
          </w:p>
        </w:tc>
        <w:tc>
          <w:tcPr>
            <w:tcW w:w="1114" w:type="dxa"/>
          </w:tcPr>
          <w:p w14:paraId="394ACDCE" w14:textId="77777777" w:rsidR="00E95E0D" w:rsidRPr="00C80A23" w:rsidRDefault="00E95E0D" w:rsidP="00E95E0D">
            <w:pPr>
              <w:tabs>
                <w:tab w:val="decimal" w:pos="1260"/>
              </w:tabs>
              <w:ind w:left="-128" w:right="-45"/>
              <w:rPr>
                <w:rFonts w:cs="Times New Roman"/>
                <w:sz w:val="19"/>
                <w:szCs w:val="19"/>
              </w:rPr>
            </w:pPr>
          </w:p>
        </w:tc>
        <w:tc>
          <w:tcPr>
            <w:tcW w:w="270" w:type="dxa"/>
            <w:vAlign w:val="bottom"/>
          </w:tcPr>
          <w:p w14:paraId="05C61B20" w14:textId="77777777" w:rsidR="00E95E0D" w:rsidRPr="00C80A23" w:rsidRDefault="00E95E0D" w:rsidP="00E95E0D">
            <w:pPr>
              <w:ind w:right="-606"/>
              <w:jc w:val="thaiDistribute"/>
              <w:rPr>
                <w:rFonts w:cs="Times New Roman"/>
                <w:b/>
                <w:bCs/>
                <w:sz w:val="19"/>
                <w:szCs w:val="19"/>
              </w:rPr>
            </w:pPr>
          </w:p>
        </w:tc>
        <w:tc>
          <w:tcPr>
            <w:tcW w:w="2790" w:type="dxa"/>
          </w:tcPr>
          <w:p w14:paraId="1C0B5273" w14:textId="77777777" w:rsidR="00E95E0D" w:rsidRPr="00C80A23" w:rsidRDefault="00E95E0D" w:rsidP="00E95E0D">
            <w:pPr>
              <w:tabs>
                <w:tab w:val="left" w:pos="140"/>
              </w:tabs>
              <w:ind w:left="-20" w:right="-45"/>
              <w:rPr>
                <w:rFonts w:cs="Times New Roman"/>
                <w:sz w:val="19"/>
                <w:szCs w:val="19"/>
              </w:rPr>
            </w:pPr>
          </w:p>
        </w:tc>
      </w:tr>
      <w:tr w:rsidR="00E95E0D" w:rsidRPr="00C80A23" w14:paraId="3C29FD53" w14:textId="77777777" w:rsidTr="00080F43">
        <w:trPr>
          <w:trHeight w:val="20"/>
        </w:trPr>
        <w:tc>
          <w:tcPr>
            <w:tcW w:w="3618" w:type="dxa"/>
            <w:vAlign w:val="bottom"/>
          </w:tcPr>
          <w:p w14:paraId="76B80EF1" w14:textId="186AC65A" w:rsidR="00E95E0D" w:rsidRPr="00C80A23" w:rsidRDefault="00E95E0D" w:rsidP="00E95E0D">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tcPr>
          <w:p w14:paraId="0E223DF2" w14:textId="11EDE1D2" w:rsidR="00E95E0D" w:rsidRPr="00C80A23" w:rsidRDefault="00E95E0D" w:rsidP="00E95E0D">
            <w:pPr>
              <w:tabs>
                <w:tab w:val="decimal" w:pos="1260"/>
              </w:tabs>
              <w:ind w:left="-128" w:right="-45"/>
              <w:rPr>
                <w:rFonts w:cs="Times New Roman"/>
                <w:sz w:val="19"/>
                <w:szCs w:val="19"/>
              </w:rPr>
            </w:pPr>
            <w:r w:rsidRPr="00872D5F">
              <w:rPr>
                <w:rFonts w:cstheme="minorBidi"/>
                <w:sz w:val="19"/>
                <w:szCs w:val="19"/>
                <w:lang w:bidi="th-TH"/>
              </w:rPr>
              <w:t>13,451,656</w:t>
            </w:r>
          </w:p>
        </w:tc>
        <w:tc>
          <w:tcPr>
            <w:tcW w:w="236" w:type="dxa"/>
          </w:tcPr>
          <w:p w14:paraId="52AF3345" w14:textId="77777777" w:rsidR="00E95E0D" w:rsidRPr="00C80A23" w:rsidRDefault="00E95E0D" w:rsidP="00E95E0D">
            <w:pPr>
              <w:tabs>
                <w:tab w:val="decimal" w:pos="1260"/>
              </w:tabs>
              <w:ind w:left="-128" w:right="-45"/>
              <w:rPr>
                <w:rFonts w:cs="Times New Roman"/>
                <w:sz w:val="19"/>
                <w:szCs w:val="19"/>
              </w:rPr>
            </w:pPr>
          </w:p>
        </w:tc>
        <w:tc>
          <w:tcPr>
            <w:tcW w:w="1114" w:type="dxa"/>
          </w:tcPr>
          <w:p w14:paraId="264ECD69" w14:textId="1D51B828" w:rsidR="00E95E0D" w:rsidRPr="00C80A23" w:rsidRDefault="00E95E0D" w:rsidP="00E95E0D">
            <w:pPr>
              <w:tabs>
                <w:tab w:val="decimal" w:pos="1260"/>
              </w:tabs>
              <w:ind w:left="-128" w:right="-45"/>
              <w:rPr>
                <w:rFonts w:cs="Times New Roman"/>
                <w:sz w:val="19"/>
                <w:szCs w:val="19"/>
              </w:rPr>
            </w:pPr>
            <w:r w:rsidRPr="00872D5F">
              <w:rPr>
                <w:rFonts w:cs="Times New Roman"/>
                <w:sz w:val="19"/>
                <w:szCs w:val="19"/>
              </w:rPr>
              <w:t>13,528,871</w:t>
            </w:r>
          </w:p>
        </w:tc>
        <w:tc>
          <w:tcPr>
            <w:tcW w:w="270" w:type="dxa"/>
            <w:vAlign w:val="bottom"/>
          </w:tcPr>
          <w:p w14:paraId="382B0BD6" w14:textId="77777777" w:rsidR="00E95E0D" w:rsidRPr="00C80A23" w:rsidRDefault="00E95E0D" w:rsidP="00E95E0D">
            <w:pPr>
              <w:ind w:right="-606"/>
              <w:jc w:val="thaiDistribute"/>
              <w:rPr>
                <w:rFonts w:cs="Times New Roman"/>
                <w:b/>
                <w:bCs/>
                <w:sz w:val="19"/>
                <w:szCs w:val="19"/>
              </w:rPr>
            </w:pPr>
          </w:p>
        </w:tc>
        <w:tc>
          <w:tcPr>
            <w:tcW w:w="2790" w:type="dxa"/>
          </w:tcPr>
          <w:p w14:paraId="6671F0A6" w14:textId="5DF10A99" w:rsidR="00E95E0D" w:rsidRPr="00C80A23" w:rsidRDefault="00E95E0D" w:rsidP="00E95E0D">
            <w:pPr>
              <w:ind w:left="160" w:right="-45" w:hanging="180"/>
              <w:rPr>
                <w:rFonts w:cs="Times New Roman"/>
                <w:sz w:val="19"/>
                <w:szCs w:val="19"/>
              </w:rPr>
            </w:pPr>
            <w:r w:rsidRPr="00C80A23">
              <w:rPr>
                <w:rFonts w:cs="Times New Roman"/>
                <w:sz w:val="19"/>
                <w:szCs w:val="19"/>
              </w:rPr>
              <w:t>Government and state enterprise</w:t>
            </w:r>
          </w:p>
        </w:tc>
      </w:tr>
      <w:tr w:rsidR="00E95E0D" w:rsidRPr="00C80A23" w14:paraId="62C3E8F7" w14:textId="77777777" w:rsidTr="00080F43">
        <w:trPr>
          <w:trHeight w:val="20"/>
        </w:trPr>
        <w:tc>
          <w:tcPr>
            <w:tcW w:w="3618" w:type="dxa"/>
            <w:vAlign w:val="bottom"/>
          </w:tcPr>
          <w:p w14:paraId="60B909F0" w14:textId="77777777" w:rsidR="00E95E0D" w:rsidRPr="00C80A23" w:rsidRDefault="00E95E0D" w:rsidP="00E95E0D">
            <w:pPr>
              <w:pStyle w:val="ListParagraph"/>
              <w:ind w:left="223" w:right="-606" w:hanging="223"/>
              <w:jc w:val="thaiDistribute"/>
              <w:rPr>
                <w:sz w:val="19"/>
                <w:szCs w:val="19"/>
              </w:rPr>
            </w:pPr>
          </w:p>
        </w:tc>
        <w:tc>
          <w:tcPr>
            <w:tcW w:w="1350" w:type="dxa"/>
          </w:tcPr>
          <w:p w14:paraId="35BF1A73" w14:textId="77777777" w:rsidR="00E95E0D" w:rsidRPr="00C80A23" w:rsidRDefault="00E95E0D" w:rsidP="00E95E0D">
            <w:pPr>
              <w:tabs>
                <w:tab w:val="decimal" w:pos="1260"/>
              </w:tabs>
              <w:ind w:left="-128" w:right="-45"/>
              <w:rPr>
                <w:rFonts w:cs="Times New Roman"/>
                <w:sz w:val="19"/>
                <w:szCs w:val="19"/>
              </w:rPr>
            </w:pPr>
          </w:p>
        </w:tc>
        <w:tc>
          <w:tcPr>
            <w:tcW w:w="236" w:type="dxa"/>
          </w:tcPr>
          <w:p w14:paraId="7F667495" w14:textId="77777777" w:rsidR="00E95E0D" w:rsidRPr="00C80A23" w:rsidRDefault="00E95E0D" w:rsidP="00E95E0D">
            <w:pPr>
              <w:tabs>
                <w:tab w:val="decimal" w:pos="1260"/>
              </w:tabs>
              <w:ind w:left="-128" w:right="-45"/>
              <w:rPr>
                <w:rFonts w:cs="Times New Roman"/>
                <w:sz w:val="19"/>
                <w:szCs w:val="19"/>
              </w:rPr>
            </w:pPr>
          </w:p>
        </w:tc>
        <w:tc>
          <w:tcPr>
            <w:tcW w:w="1114" w:type="dxa"/>
          </w:tcPr>
          <w:p w14:paraId="18936AEC" w14:textId="77777777" w:rsidR="00E95E0D" w:rsidRPr="00C80A23" w:rsidRDefault="00E95E0D" w:rsidP="00E95E0D">
            <w:pPr>
              <w:tabs>
                <w:tab w:val="decimal" w:pos="1260"/>
              </w:tabs>
              <w:ind w:left="-128" w:right="-45"/>
              <w:rPr>
                <w:rFonts w:cs="Times New Roman"/>
                <w:sz w:val="19"/>
                <w:szCs w:val="19"/>
              </w:rPr>
            </w:pPr>
          </w:p>
        </w:tc>
        <w:tc>
          <w:tcPr>
            <w:tcW w:w="270" w:type="dxa"/>
            <w:vAlign w:val="bottom"/>
          </w:tcPr>
          <w:p w14:paraId="6A799DB3" w14:textId="77777777" w:rsidR="00E95E0D" w:rsidRPr="00C80A23" w:rsidRDefault="00E95E0D" w:rsidP="00E95E0D">
            <w:pPr>
              <w:ind w:right="-606"/>
              <w:jc w:val="thaiDistribute"/>
              <w:rPr>
                <w:rFonts w:cs="Times New Roman"/>
                <w:b/>
                <w:bCs/>
                <w:sz w:val="19"/>
                <w:szCs w:val="19"/>
              </w:rPr>
            </w:pPr>
          </w:p>
        </w:tc>
        <w:tc>
          <w:tcPr>
            <w:tcW w:w="2790" w:type="dxa"/>
          </w:tcPr>
          <w:p w14:paraId="56A3BE2F" w14:textId="7503D1FD" w:rsidR="00E95E0D" w:rsidRPr="00C80A23" w:rsidRDefault="00E95E0D" w:rsidP="00E95E0D">
            <w:pPr>
              <w:ind w:left="160" w:right="-45" w:hanging="180"/>
              <w:rPr>
                <w:rFonts w:cs="Times New Roman"/>
                <w:sz w:val="19"/>
                <w:szCs w:val="19"/>
              </w:rPr>
            </w:pPr>
            <w:r w:rsidRPr="00C80A23">
              <w:rPr>
                <w:rFonts w:cs="Times New Roman"/>
                <w:sz w:val="19"/>
                <w:szCs w:val="19"/>
              </w:rPr>
              <w:tab/>
              <w:t>securities</w:t>
            </w:r>
          </w:p>
        </w:tc>
      </w:tr>
      <w:tr w:rsidR="00E95E0D" w:rsidRPr="00C80A23" w14:paraId="38E9189A" w14:textId="77777777" w:rsidTr="00080F43">
        <w:trPr>
          <w:trHeight w:val="20"/>
        </w:trPr>
        <w:tc>
          <w:tcPr>
            <w:tcW w:w="3618" w:type="dxa"/>
          </w:tcPr>
          <w:p w14:paraId="10CD280C" w14:textId="286800F1" w:rsidR="00E95E0D" w:rsidRPr="00C80A23" w:rsidRDefault="00E95E0D" w:rsidP="00E95E0D">
            <w:pPr>
              <w:pStyle w:val="ListParagraph"/>
              <w:ind w:left="223" w:right="-606" w:hanging="223"/>
              <w:jc w:val="thaiDistribute"/>
              <w:rPr>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vAlign w:val="center"/>
          </w:tcPr>
          <w:p w14:paraId="2985FF72" w14:textId="769D3DC9" w:rsidR="00E95E0D" w:rsidRPr="00C80A23" w:rsidRDefault="00E95E0D" w:rsidP="00E95E0D">
            <w:pPr>
              <w:tabs>
                <w:tab w:val="decimal" w:pos="1260"/>
              </w:tabs>
              <w:ind w:left="-128" w:right="-45"/>
              <w:rPr>
                <w:rFonts w:cs="Times New Roman"/>
                <w:sz w:val="19"/>
                <w:szCs w:val="19"/>
              </w:rPr>
            </w:pPr>
          </w:p>
        </w:tc>
        <w:tc>
          <w:tcPr>
            <w:tcW w:w="236" w:type="dxa"/>
            <w:vAlign w:val="center"/>
          </w:tcPr>
          <w:p w14:paraId="14A57CE7" w14:textId="77777777" w:rsidR="00E95E0D" w:rsidRPr="00C80A23" w:rsidRDefault="00E95E0D" w:rsidP="00E95E0D">
            <w:pPr>
              <w:tabs>
                <w:tab w:val="decimal" w:pos="1260"/>
              </w:tabs>
              <w:ind w:left="-128" w:right="-45"/>
              <w:rPr>
                <w:rFonts w:cs="Times New Roman"/>
                <w:sz w:val="19"/>
                <w:szCs w:val="19"/>
              </w:rPr>
            </w:pPr>
          </w:p>
        </w:tc>
        <w:tc>
          <w:tcPr>
            <w:tcW w:w="1114" w:type="dxa"/>
            <w:vAlign w:val="center"/>
          </w:tcPr>
          <w:p w14:paraId="2BB55E25" w14:textId="29C49BE4" w:rsidR="00E95E0D" w:rsidRPr="00C80A23" w:rsidRDefault="00E95E0D" w:rsidP="00E95E0D">
            <w:pPr>
              <w:tabs>
                <w:tab w:val="decimal" w:pos="1260"/>
              </w:tabs>
              <w:ind w:left="-128" w:right="-45"/>
              <w:rPr>
                <w:rFonts w:cs="Times New Roman"/>
                <w:sz w:val="19"/>
                <w:szCs w:val="19"/>
              </w:rPr>
            </w:pPr>
          </w:p>
        </w:tc>
        <w:tc>
          <w:tcPr>
            <w:tcW w:w="270" w:type="dxa"/>
            <w:vAlign w:val="bottom"/>
          </w:tcPr>
          <w:p w14:paraId="67E97C11" w14:textId="77777777" w:rsidR="00E95E0D" w:rsidRPr="00C80A23" w:rsidRDefault="00E95E0D" w:rsidP="00E95E0D">
            <w:pPr>
              <w:ind w:right="-606"/>
              <w:jc w:val="thaiDistribute"/>
              <w:rPr>
                <w:rFonts w:cs="Times New Roman"/>
                <w:b/>
                <w:bCs/>
                <w:sz w:val="19"/>
                <w:szCs w:val="19"/>
              </w:rPr>
            </w:pPr>
          </w:p>
        </w:tc>
        <w:tc>
          <w:tcPr>
            <w:tcW w:w="2790" w:type="dxa"/>
          </w:tcPr>
          <w:p w14:paraId="03499516" w14:textId="59D3B49C" w:rsidR="00E95E0D" w:rsidRPr="00C80A23" w:rsidRDefault="00E95E0D" w:rsidP="00E95E0D">
            <w:pPr>
              <w:ind w:left="160" w:right="-45" w:hanging="180"/>
              <w:rPr>
                <w:rFonts w:cs="Times New Roman"/>
                <w:sz w:val="19"/>
                <w:szCs w:val="19"/>
              </w:rPr>
            </w:pPr>
          </w:p>
        </w:tc>
      </w:tr>
      <w:tr w:rsidR="00E95E0D" w:rsidRPr="00C80A23" w14:paraId="79E78EBF" w14:textId="77777777" w:rsidTr="00080F43">
        <w:trPr>
          <w:trHeight w:val="20"/>
        </w:trPr>
        <w:tc>
          <w:tcPr>
            <w:tcW w:w="3618" w:type="dxa"/>
          </w:tcPr>
          <w:p w14:paraId="61619AD8" w14:textId="3DF61A04" w:rsidR="00E95E0D" w:rsidRPr="00C80A23" w:rsidRDefault="00E95E0D" w:rsidP="00E95E0D">
            <w:pPr>
              <w:pStyle w:val="ListParagraph"/>
              <w:ind w:left="223" w:right="-606" w:hanging="223"/>
              <w:jc w:val="thaiDistribute"/>
              <w:rPr>
                <w:sz w:val="19"/>
                <w:szCs w:val="19"/>
              </w:rPr>
            </w:pPr>
            <w:r w:rsidRPr="00C80A23">
              <w:rPr>
                <w:sz w:val="19"/>
                <w:szCs w:val="19"/>
              </w:rPr>
              <w:tab/>
              <w:t xml:space="preserve">   commercial banks</w:t>
            </w:r>
          </w:p>
        </w:tc>
        <w:tc>
          <w:tcPr>
            <w:tcW w:w="1350" w:type="dxa"/>
            <w:vAlign w:val="center"/>
          </w:tcPr>
          <w:p w14:paraId="787E4B93" w14:textId="29C173B5" w:rsidR="00E95E0D" w:rsidRPr="00C80A23" w:rsidRDefault="00E95E0D" w:rsidP="00E95E0D">
            <w:pPr>
              <w:tabs>
                <w:tab w:val="decimal" w:pos="1260"/>
              </w:tabs>
              <w:ind w:left="-128" w:right="-45"/>
              <w:rPr>
                <w:rFonts w:cs="Times New Roman"/>
                <w:sz w:val="19"/>
                <w:szCs w:val="19"/>
              </w:rPr>
            </w:pPr>
            <w:r w:rsidRPr="00872D5F">
              <w:rPr>
                <w:rFonts w:cs="Times New Roman"/>
                <w:sz w:val="19"/>
                <w:szCs w:val="19"/>
              </w:rPr>
              <w:t>2,721,546</w:t>
            </w:r>
          </w:p>
        </w:tc>
        <w:tc>
          <w:tcPr>
            <w:tcW w:w="236" w:type="dxa"/>
            <w:vAlign w:val="center"/>
          </w:tcPr>
          <w:p w14:paraId="202630F4" w14:textId="77777777" w:rsidR="00E95E0D" w:rsidRPr="00C80A23" w:rsidRDefault="00E95E0D" w:rsidP="00E95E0D">
            <w:pPr>
              <w:tabs>
                <w:tab w:val="decimal" w:pos="1260"/>
              </w:tabs>
              <w:ind w:left="-128" w:right="-45"/>
              <w:rPr>
                <w:rFonts w:cs="Times New Roman"/>
                <w:sz w:val="19"/>
                <w:szCs w:val="19"/>
              </w:rPr>
            </w:pPr>
          </w:p>
        </w:tc>
        <w:tc>
          <w:tcPr>
            <w:tcW w:w="1114" w:type="dxa"/>
            <w:vAlign w:val="center"/>
          </w:tcPr>
          <w:p w14:paraId="7430BF81" w14:textId="4C195F0B" w:rsidR="00E95E0D" w:rsidRPr="00C80A23" w:rsidRDefault="00E95E0D" w:rsidP="00E95E0D">
            <w:pPr>
              <w:tabs>
                <w:tab w:val="decimal" w:pos="1260"/>
              </w:tabs>
              <w:ind w:left="-128" w:right="-45"/>
              <w:rPr>
                <w:rFonts w:cs="Times New Roman"/>
                <w:sz w:val="19"/>
                <w:szCs w:val="19"/>
              </w:rPr>
            </w:pPr>
            <w:r w:rsidRPr="0093239C">
              <w:rPr>
                <w:sz w:val="19"/>
                <w:szCs w:val="19"/>
              </w:rPr>
              <w:t>-</w:t>
            </w:r>
          </w:p>
        </w:tc>
        <w:tc>
          <w:tcPr>
            <w:tcW w:w="270" w:type="dxa"/>
            <w:vAlign w:val="bottom"/>
          </w:tcPr>
          <w:p w14:paraId="0D2FA0EB" w14:textId="77777777" w:rsidR="00E95E0D" w:rsidRPr="00C80A23" w:rsidRDefault="00E95E0D" w:rsidP="00E95E0D">
            <w:pPr>
              <w:ind w:right="-606"/>
              <w:jc w:val="thaiDistribute"/>
              <w:rPr>
                <w:rFonts w:cs="Times New Roman"/>
                <w:b/>
                <w:bCs/>
                <w:sz w:val="19"/>
                <w:szCs w:val="19"/>
              </w:rPr>
            </w:pPr>
          </w:p>
        </w:tc>
        <w:tc>
          <w:tcPr>
            <w:tcW w:w="2790" w:type="dxa"/>
          </w:tcPr>
          <w:p w14:paraId="773CFDF5" w14:textId="7082329F" w:rsidR="00E95E0D" w:rsidRPr="00C80A23" w:rsidRDefault="00E95E0D" w:rsidP="00E95E0D">
            <w:pPr>
              <w:ind w:right="-45"/>
              <w:rPr>
                <w:rFonts w:cs="Times New Roman"/>
                <w:sz w:val="19"/>
                <w:szCs w:val="19"/>
              </w:rPr>
            </w:pPr>
            <w:r w:rsidRPr="00C80A23">
              <w:rPr>
                <w:rFonts w:cs="Times New Roman"/>
                <w:sz w:val="19"/>
                <w:szCs w:val="19"/>
              </w:rPr>
              <w:t>None</w:t>
            </w:r>
          </w:p>
        </w:tc>
      </w:tr>
      <w:tr w:rsidR="00E95E0D" w:rsidRPr="00C80A23" w14:paraId="5AAB0D0D" w14:textId="77777777" w:rsidTr="00080F43">
        <w:trPr>
          <w:trHeight w:val="20"/>
        </w:trPr>
        <w:tc>
          <w:tcPr>
            <w:tcW w:w="3618" w:type="dxa"/>
          </w:tcPr>
          <w:p w14:paraId="0D563120" w14:textId="2FC3189A" w:rsidR="00E95E0D" w:rsidRPr="00C80A23" w:rsidRDefault="00E95E0D" w:rsidP="00E95E0D">
            <w:pPr>
              <w:pStyle w:val="ListParagraph"/>
              <w:ind w:left="223" w:right="-606" w:hanging="223"/>
              <w:jc w:val="thaiDistribute"/>
              <w:rPr>
                <w:sz w:val="19"/>
                <w:szCs w:val="19"/>
              </w:rPr>
            </w:pPr>
            <w:r w:rsidRPr="00AB5DFA">
              <w:rPr>
                <w:sz w:val="19"/>
                <w:szCs w:val="19"/>
              </w:rPr>
              <w:t xml:space="preserve">-   </w:t>
            </w:r>
            <w:r>
              <w:rPr>
                <w:sz w:val="19"/>
                <w:szCs w:val="19"/>
              </w:rPr>
              <w:t>Deposits at f</w:t>
            </w:r>
            <w:r w:rsidRPr="00AB5DFA">
              <w:rPr>
                <w:sz w:val="19"/>
                <w:szCs w:val="19"/>
              </w:rPr>
              <w:t>oreign commercial banks</w:t>
            </w:r>
          </w:p>
        </w:tc>
        <w:tc>
          <w:tcPr>
            <w:tcW w:w="1350" w:type="dxa"/>
            <w:vAlign w:val="center"/>
          </w:tcPr>
          <w:p w14:paraId="3EA74283" w14:textId="3C8B4A5B" w:rsidR="00E95E0D" w:rsidRDefault="00E95E0D" w:rsidP="00E95E0D">
            <w:pPr>
              <w:tabs>
                <w:tab w:val="decimal" w:pos="1260"/>
              </w:tabs>
              <w:ind w:left="-128" w:right="-45"/>
              <w:rPr>
                <w:rFonts w:cs="Times New Roman"/>
                <w:sz w:val="19"/>
                <w:szCs w:val="19"/>
              </w:rPr>
            </w:pPr>
            <w:r w:rsidRPr="00872D5F">
              <w:rPr>
                <w:rFonts w:cs="Times New Roman"/>
                <w:sz w:val="19"/>
                <w:szCs w:val="19"/>
              </w:rPr>
              <w:t>170,104</w:t>
            </w:r>
          </w:p>
        </w:tc>
        <w:tc>
          <w:tcPr>
            <w:tcW w:w="236" w:type="dxa"/>
            <w:vAlign w:val="center"/>
          </w:tcPr>
          <w:p w14:paraId="31AF63AC" w14:textId="77777777" w:rsidR="00E95E0D" w:rsidRPr="00C80A23" w:rsidRDefault="00E95E0D" w:rsidP="00E95E0D">
            <w:pPr>
              <w:tabs>
                <w:tab w:val="decimal" w:pos="1260"/>
              </w:tabs>
              <w:ind w:left="-128" w:right="-45"/>
              <w:rPr>
                <w:rFonts w:cs="Times New Roman"/>
                <w:sz w:val="19"/>
                <w:szCs w:val="19"/>
              </w:rPr>
            </w:pPr>
          </w:p>
        </w:tc>
        <w:tc>
          <w:tcPr>
            <w:tcW w:w="1114" w:type="dxa"/>
            <w:vAlign w:val="center"/>
          </w:tcPr>
          <w:p w14:paraId="308F8D49" w14:textId="784682F0" w:rsidR="00E95E0D" w:rsidRDefault="00E95E0D" w:rsidP="00E95E0D">
            <w:pPr>
              <w:tabs>
                <w:tab w:val="decimal" w:pos="1260"/>
              </w:tabs>
              <w:ind w:left="-128" w:right="-45"/>
              <w:rPr>
                <w:rFonts w:cs="Times New Roman"/>
                <w:sz w:val="19"/>
                <w:szCs w:val="19"/>
              </w:rPr>
            </w:pPr>
            <w:r w:rsidRPr="0093239C">
              <w:rPr>
                <w:sz w:val="19"/>
                <w:szCs w:val="19"/>
              </w:rPr>
              <w:t>-</w:t>
            </w:r>
          </w:p>
        </w:tc>
        <w:tc>
          <w:tcPr>
            <w:tcW w:w="270" w:type="dxa"/>
            <w:vAlign w:val="bottom"/>
          </w:tcPr>
          <w:p w14:paraId="0E2BEE28" w14:textId="77777777" w:rsidR="00E95E0D" w:rsidRPr="00C80A23" w:rsidRDefault="00E95E0D" w:rsidP="00E95E0D">
            <w:pPr>
              <w:ind w:right="-606"/>
              <w:jc w:val="thaiDistribute"/>
              <w:rPr>
                <w:rFonts w:cs="Times New Roman"/>
                <w:b/>
                <w:bCs/>
                <w:sz w:val="19"/>
                <w:szCs w:val="19"/>
              </w:rPr>
            </w:pPr>
          </w:p>
        </w:tc>
        <w:tc>
          <w:tcPr>
            <w:tcW w:w="2790" w:type="dxa"/>
          </w:tcPr>
          <w:p w14:paraId="465C36B1" w14:textId="3AA6895B" w:rsidR="00E95E0D" w:rsidRPr="00C80A23" w:rsidRDefault="00E95E0D" w:rsidP="00E95E0D">
            <w:pPr>
              <w:ind w:right="-45"/>
              <w:rPr>
                <w:rFonts w:cs="Times New Roman"/>
                <w:sz w:val="19"/>
                <w:szCs w:val="19"/>
              </w:rPr>
            </w:pPr>
            <w:r w:rsidRPr="00C80A23">
              <w:rPr>
                <w:rFonts w:cs="Times New Roman"/>
                <w:sz w:val="19"/>
                <w:szCs w:val="19"/>
              </w:rPr>
              <w:t>None</w:t>
            </w:r>
          </w:p>
        </w:tc>
      </w:tr>
    </w:tbl>
    <w:p w14:paraId="2A0C16C0" w14:textId="77777777" w:rsidR="00723BAC" w:rsidRDefault="00723BAC" w:rsidP="0091066F">
      <w:pPr>
        <w:autoSpaceDE w:val="0"/>
        <w:autoSpaceDN w:val="0"/>
        <w:adjustRightInd w:val="0"/>
        <w:spacing w:line="240" w:lineRule="atLeast"/>
        <w:ind w:left="518"/>
        <w:jc w:val="thaiDistribute"/>
        <w:rPr>
          <w:rFonts w:cstheme="minorBidi"/>
          <w:color w:val="000000"/>
          <w:sz w:val="18"/>
          <w:szCs w:val="18"/>
          <w:vertAlign w:val="superscript"/>
          <w:lang w:bidi="th-TH"/>
        </w:rPr>
      </w:pPr>
    </w:p>
    <w:p w14:paraId="68107746" w14:textId="1CDECA85" w:rsidR="0091066F" w:rsidRDefault="0091066F" w:rsidP="0091066F">
      <w:pPr>
        <w:autoSpaceDE w:val="0"/>
        <w:autoSpaceDN w:val="0"/>
        <w:adjustRightInd w:val="0"/>
        <w:spacing w:line="240" w:lineRule="atLeast"/>
        <w:ind w:left="518"/>
        <w:jc w:val="thaiDistribute"/>
        <w:rPr>
          <w:rFonts w:cs="Times New Roman"/>
          <w:color w:val="000000"/>
          <w:sz w:val="18"/>
          <w:szCs w:val="18"/>
          <w:lang w:bidi="th-TH"/>
        </w:rPr>
      </w:pPr>
      <w:r w:rsidRPr="0012708E">
        <w:rPr>
          <w:rFonts w:cs="Times New Roman"/>
          <w:color w:val="000000"/>
          <w:sz w:val="18"/>
          <w:szCs w:val="18"/>
          <w:vertAlign w:val="superscript"/>
          <w:lang w:bidi="th-TH"/>
        </w:rPr>
        <w:t>*</w:t>
      </w:r>
      <w:r>
        <w:rPr>
          <w:rFonts w:cs="Times New Roman"/>
          <w:color w:val="000000"/>
          <w:sz w:val="18"/>
          <w:szCs w:val="18"/>
          <w:vertAlign w:val="superscript"/>
          <w:lang w:bidi="th-TH"/>
        </w:rPr>
        <w:t xml:space="preserve">        </w:t>
      </w:r>
      <w:r w:rsidRPr="0012708E">
        <w:rPr>
          <w:rFonts w:cs="Times New Roman"/>
          <w:color w:val="000000"/>
          <w:sz w:val="18"/>
          <w:szCs w:val="18"/>
          <w:lang w:bidi="th-TH"/>
        </w:rPr>
        <w:t>Most recent appraisal value</w:t>
      </w:r>
    </w:p>
    <w:p w14:paraId="637EC473" w14:textId="77777777" w:rsidR="00C31A7B" w:rsidRDefault="00C31A7B">
      <w:r>
        <w:br w:type="page"/>
      </w: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561D44" w:rsidRPr="00C80A23" w14:paraId="0C0132A1" w14:textId="77777777" w:rsidTr="003A2D5B">
        <w:trPr>
          <w:trHeight w:val="20"/>
          <w:tblHeader/>
        </w:trPr>
        <w:tc>
          <w:tcPr>
            <w:tcW w:w="3618" w:type="dxa"/>
          </w:tcPr>
          <w:p w14:paraId="6F3C9984" w14:textId="3434AA87" w:rsidR="00561D44" w:rsidRPr="00C80A23" w:rsidRDefault="00561D44" w:rsidP="00B31BD9">
            <w:pPr>
              <w:pStyle w:val="ListParagraph"/>
              <w:ind w:left="223" w:right="-606" w:hanging="223"/>
              <w:jc w:val="thaiDistribute"/>
              <w:rPr>
                <w:sz w:val="19"/>
                <w:szCs w:val="19"/>
              </w:rPr>
            </w:pPr>
          </w:p>
        </w:tc>
        <w:tc>
          <w:tcPr>
            <w:tcW w:w="5760" w:type="dxa"/>
            <w:gridSpan w:val="5"/>
          </w:tcPr>
          <w:p w14:paraId="02DA4E79" w14:textId="47366A02" w:rsidR="00561D44" w:rsidRPr="00C80A23" w:rsidRDefault="00BD6E98" w:rsidP="00B31BD9">
            <w:pPr>
              <w:tabs>
                <w:tab w:val="left" w:pos="140"/>
              </w:tabs>
              <w:ind w:right="-45"/>
              <w:jc w:val="center"/>
              <w:rPr>
                <w:rFonts w:cs="Times New Roman"/>
                <w:sz w:val="19"/>
                <w:szCs w:val="19"/>
              </w:rPr>
            </w:pPr>
            <w:r w:rsidRPr="004F1AF2">
              <w:rPr>
                <w:rFonts w:cs="Times New Roman"/>
                <w:b/>
                <w:bCs/>
                <w:color w:val="000000"/>
                <w:sz w:val="19"/>
                <w:szCs w:val="19"/>
              </w:rPr>
              <w:t>Consolidated and t</w:t>
            </w:r>
            <w:r w:rsidR="00561D44" w:rsidRPr="004F1AF2">
              <w:rPr>
                <w:rFonts w:cs="Times New Roman"/>
                <w:b/>
                <w:bCs/>
                <w:color w:val="000000"/>
                <w:sz w:val="19"/>
                <w:szCs w:val="19"/>
              </w:rPr>
              <w:t>he Bank</w:t>
            </w:r>
          </w:p>
        </w:tc>
      </w:tr>
      <w:tr w:rsidR="002E6BAE" w:rsidRPr="00C80A23" w14:paraId="6D72E73A" w14:textId="77777777" w:rsidTr="003A2D5B">
        <w:trPr>
          <w:trHeight w:val="20"/>
          <w:tblHeader/>
        </w:trPr>
        <w:tc>
          <w:tcPr>
            <w:tcW w:w="3618" w:type="dxa"/>
            <w:vAlign w:val="bottom"/>
          </w:tcPr>
          <w:p w14:paraId="201BBBED" w14:textId="03607E80" w:rsidR="002E6BAE" w:rsidRPr="00C80A23" w:rsidRDefault="002E6BAE" w:rsidP="002E6BAE">
            <w:pPr>
              <w:pStyle w:val="ListParagraph"/>
              <w:ind w:left="223" w:right="-606" w:hanging="223"/>
              <w:jc w:val="thaiDistribute"/>
              <w:rPr>
                <w:b/>
                <w:bCs/>
                <w:sz w:val="19"/>
                <w:szCs w:val="19"/>
              </w:rPr>
            </w:pPr>
            <w:r w:rsidRPr="00C80A23">
              <w:rPr>
                <w:b/>
                <w:bCs/>
                <w:sz w:val="19"/>
                <w:szCs w:val="19"/>
              </w:rPr>
              <w:t xml:space="preserve">Type of credit </w:t>
            </w:r>
            <w:r w:rsidR="00F11E1C" w:rsidRPr="00C80A23">
              <w:rPr>
                <w:b/>
                <w:bCs/>
                <w:sz w:val="19"/>
                <w:szCs w:val="19"/>
              </w:rPr>
              <w:t>exposure</w:t>
            </w:r>
          </w:p>
        </w:tc>
        <w:tc>
          <w:tcPr>
            <w:tcW w:w="1350" w:type="dxa"/>
            <w:vAlign w:val="bottom"/>
          </w:tcPr>
          <w:p w14:paraId="63053748" w14:textId="0D8D9BAE" w:rsidR="002E6BAE" w:rsidRPr="008D2489" w:rsidRDefault="00926E4B" w:rsidP="008D2489">
            <w:pPr>
              <w:tabs>
                <w:tab w:val="decimal" w:pos="1260"/>
              </w:tabs>
              <w:ind w:right="253"/>
              <w:rPr>
                <w:rFonts w:cs="Times New Roman"/>
                <w:color w:val="000000"/>
                <w:sz w:val="19"/>
                <w:szCs w:val="19"/>
              </w:rPr>
            </w:pPr>
            <w:r w:rsidRPr="00C80A23">
              <w:rPr>
                <w:rFonts w:cs="Times New Roman"/>
                <w:color w:val="000000"/>
                <w:sz w:val="19"/>
                <w:szCs w:val="19"/>
              </w:rPr>
              <w:t>Amount</w:t>
            </w:r>
          </w:p>
        </w:tc>
        <w:tc>
          <w:tcPr>
            <w:tcW w:w="236" w:type="dxa"/>
            <w:vAlign w:val="bottom"/>
          </w:tcPr>
          <w:p w14:paraId="5A26AA3C" w14:textId="77777777" w:rsidR="002E6BAE" w:rsidRPr="00C80A23" w:rsidRDefault="002E6BAE" w:rsidP="002E6BAE">
            <w:pPr>
              <w:tabs>
                <w:tab w:val="decimal" w:pos="1260"/>
              </w:tabs>
              <w:ind w:left="-128" w:right="-45"/>
              <w:rPr>
                <w:rFonts w:cs="Times New Roman"/>
                <w:sz w:val="19"/>
                <w:szCs w:val="19"/>
              </w:rPr>
            </w:pPr>
          </w:p>
        </w:tc>
        <w:tc>
          <w:tcPr>
            <w:tcW w:w="1114" w:type="dxa"/>
            <w:vAlign w:val="bottom"/>
          </w:tcPr>
          <w:p w14:paraId="185D9AEA" w14:textId="77F4F0FC" w:rsidR="002E6BAE" w:rsidRPr="00C80A23" w:rsidRDefault="002E6BAE" w:rsidP="008D2489">
            <w:pPr>
              <w:tabs>
                <w:tab w:val="decimal" w:pos="1260"/>
              </w:tabs>
              <w:ind w:left="-128"/>
              <w:rPr>
                <w:rFonts w:cs="Times New Roman"/>
                <w:sz w:val="19"/>
                <w:szCs w:val="19"/>
              </w:rPr>
            </w:pPr>
            <w:r w:rsidRPr="00C80A23">
              <w:rPr>
                <w:rFonts w:cs="Times New Roman"/>
                <w:sz w:val="19"/>
                <w:szCs w:val="19"/>
              </w:rPr>
              <w:t>Collateral</w:t>
            </w:r>
            <w:r w:rsidR="00A16D56" w:rsidRPr="00C80A23">
              <w:rPr>
                <w:rFonts w:cs="Times New Roman"/>
                <w:sz w:val="19"/>
                <w:szCs w:val="19"/>
                <w:vertAlign w:val="superscript"/>
              </w:rPr>
              <w:t>*</w:t>
            </w:r>
            <w:r w:rsidRPr="00C80A23">
              <w:rPr>
                <w:rFonts w:cs="Times New Roman"/>
                <w:sz w:val="19"/>
                <w:szCs w:val="19"/>
              </w:rPr>
              <w:t xml:space="preserve"> </w:t>
            </w:r>
          </w:p>
        </w:tc>
        <w:tc>
          <w:tcPr>
            <w:tcW w:w="270" w:type="dxa"/>
            <w:vAlign w:val="bottom"/>
          </w:tcPr>
          <w:p w14:paraId="5A0CB1B0" w14:textId="77777777" w:rsidR="002E6BAE" w:rsidRPr="00C80A23" w:rsidRDefault="002E6BAE" w:rsidP="002E6BAE">
            <w:pPr>
              <w:ind w:right="-606"/>
              <w:jc w:val="thaiDistribute"/>
              <w:rPr>
                <w:rFonts w:cs="Times New Roman"/>
                <w:b/>
                <w:bCs/>
                <w:sz w:val="19"/>
                <w:szCs w:val="19"/>
              </w:rPr>
            </w:pPr>
          </w:p>
        </w:tc>
        <w:tc>
          <w:tcPr>
            <w:tcW w:w="2790" w:type="dxa"/>
          </w:tcPr>
          <w:p w14:paraId="34098CFF" w14:textId="77777777" w:rsidR="002E6BAE" w:rsidRPr="00C80A23" w:rsidRDefault="002E6BAE" w:rsidP="002E6BAE">
            <w:pPr>
              <w:tabs>
                <w:tab w:val="left" w:pos="140"/>
              </w:tabs>
              <w:ind w:left="-20" w:right="-45"/>
              <w:jc w:val="center"/>
              <w:rPr>
                <w:rFonts w:cs="Times New Roman"/>
                <w:sz w:val="19"/>
                <w:szCs w:val="19"/>
              </w:rPr>
            </w:pPr>
            <w:r w:rsidRPr="00C80A23">
              <w:rPr>
                <w:rFonts w:cs="Times New Roman"/>
                <w:b/>
                <w:bCs/>
                <w:sz w:val="19"/>
                <w:szCs w:val="19"/>
              </w:rPr>
              <w:t>Principal type of collateral held and other credit enhancements</w:t>
            </w:r>
          </w:p>
        </w:tc>
      </w:tr>
      <w:tr w:rsidR="002E6BAE" w:rsidRPr="00C80A23" w14:paraId="6DA6988A" w14:textId="77777777" w:rsidTr="003A2D5B">
        <w:trPr>
          <w:trHeight w:val="20"/>
          <w:tblHeader/>
        </w:trPr>
        <w:tc>
          <w:tcPr>
            <w:tcW w:w="3618" w:type="dxa"/>
          </w:tcPr>
          <w:p w14:paraId="6C1D9F0B" w14:textId="77777777" w:rsidR="002E6BAE" w:rsidRPr="00C80A23" w:rsidRDefault="002E6BAE" w:rsidP="002E6BAE">
            <w:pPr>
              <w:pStyle w:val="ListParagraph"/>
              <w:ind w:left="223" w:right="-606" w:hanging="223"/>
              <w:jc w:val="thaiDistribute"/>
              <w:rPr>
                <w:b/>
                <w:bCs/>
                <w:sz w:val="19"/>
                <w:szCs w:val="19"/>
              </w:rPr>
            </w:pPr>
          </w:p>
        </w:tc>
        <w:tc>
          <w:tcPr>
            <w:tcW w:w="2700" w:type="dxa"/>
            <w:gridSpan w:val="3"/>
            <w:vAlign w:val="bottom"/>
          </w:tcPr>
          <w:p w14:paraId="476B5651" w14:textId="77777777" w:rsidR="002E6BAE" w:rsidRPr="008D2489" w:rsidRDefault="002E6BAE" w:rsidP="008D2489">
            <w:pPr>
              <w:ind w:left="160" w:right="-45"/>
              <w:jc w:val="center"/>
              <w:rPr>
                <w:rFonts w:cs="Times New Roman"/>
                <w:i/>
                <w:iCs/>
                <w:sz w:val="19"/>
                <w:szCs w:val="19"/>
              </w:rPr>
            </w:pPr>
            <w:r w:rsidRPr="00C80A23">
              <w:rPr>
                <w:rFonts w:cs="Times New Roman"/>
                <w:i/>
                <w:iCs/>
                <w:sz w:val="19"/>
                <w:szCs w:val="19"/>
              </w:rPr>
              <w:t>(in thousand Baht)</w:t>
            </w:r>
          </w:p>
        </w:tc>
        <w:tc>
          <w:tcPr>
            <w:tcW w:w="270" w:type="dxa"/>
            <w:vAlign w:val="bottom"/>
          </w:tcPr>
          <w:p w14:paraId="7BDB3BDC" w14:textId="77777777" w:rsidR="002E6BAE" w:rsidRPr="00C80A23" w:rsidRDefault="002E6BAE" w:rsidP="002E6BAE">
            <w:pPr>
              <w:ind w:right="-606"/>
              <w:jc w:val="thaiDistribute"/>
              <w:rPr>
                <w:rFonts w:cs="Times New Roman"/>
                <w:b/>
                <w:bCs/>
                <w:sz w:val="19"/>
                <w:szCs w:val="19"/>
              </w:rPr>
            </w:pPr>
          </w:p>
        </w:tc>
        <w:tc>
          <w:tcPr>
            <w:tcW w:w="2790" w:type="dxa"/>
          </w:tcPr>
          <w:p w14:paraId="24947058" w14:textId="77777777" w:rsidR="002E6BAE" w:rsidRPr="00C80A23" w:rsidRDefault="002E6BAE" w:rsidP="002E6BAE">
            <w:pPr>
              <w:tabs>
                <w:tab w:val="left" w:pos="140"/>
              </w:tabs>
              <w:ind w:left="-20" w:right="-45"/>
              <w:rPr>
                <w:rFonts w:cs="Times New Roman"/>
                <w:sz w:val="19"/>
                <w:szCs w:val="19"/>
              </w:rPr>
            </w:pPr>
          </w:p>
        </w:tc>
      </w:tr>
      <w:tr w:rsidR="002E6BAE" w:rsidRPr="004D6A36" w14:paraId="42A988BF" w14:textId="77777777" w:rsidTr="003A2D5B">
        <w:trPr>
          <w:trHeight w:val="20"/>
        </w:trPr>
        <w:tc>
          <w:tcPr>
            <w:tcW w:w="3618" w:type="dxa"/>
          </w:tcPr>
          <w:p w14:paraId="2B36C54B" w14:textId="41F676EC" w:rsidR="002E6BAE" w:rsidRPr="000F67F5" w:rsidRDefault="000F67F5" w:rsidP="002E6BAE">
            <w:pPr>
              <w:pStyle w:val="ListParagraph"/>
              <w:ind w:left="223" w:right="-606" w:hanging="223"/>
              <w:jc w:val="thaiDistribute"/>
              <w:rPr>
                <w:rFonts w:cs="Angsana New"/>
                <w:sz w:val="19"/>
                <w:szCs w:val="24"/>
                <w:lang w:val="en-US" w:bidi="th-TH"/>
              </w:rPr>
            </w:pPr>
            <w:r>
              <w:rPr>
                <w:b/>
                <w:bCs/>
                <w:sz w:val="19"/>
                <w:szCs w:val="19"/>
              </w:rPr>
              <w:t xml:space="preserve">30 June </w:t>
            </w:r>
            <w:r w:rsidR="008556B3" w:rsidRPr="004D6A36">
              <w:rPr>
                <w:b/>
                <w:bCs/>
                <w:sz w:val="19"/>
                <w:szCs w:val="19"/>
              </w:rPr>
              <w:t>2</w:t>
            </w:r>
            <w:r w:rsidR="00926E4B" w:rsidRPr="004D6A36">
              <w:rPr>
                <w:b/>
                <w:bCs/>
                <w:sz w:val="19"/>
                <w:szCs w:val="19"/>
              </w:rPr>
              <w:t>02</w:t>
            </w:r>
            <w:r>
              <w:rPr>
                <w:rFonts w:cs="Angsana New"/>
                <w:b/>
                <w:bCs/>
                <w:sz w:val="19"/>
                <w:szCs w:val="24"/>
                <w:lang w:bidi="th-TH"/>
              </w:rPr>
              <w:t>5</w:t>
            </w:r>
          </w:p>
        </w:tc>
        <w:tc>
          <w:tcPr>
            <w:tcW w:w="1350" w:type="dxa"/>
            <w:vAlign w:val="bottom"/>
          </w:tcPr>
          <w:p w14:paraId="6F3B9C18" w14:textId="77777777" w:rsidR="002E6BAE" w:rsidRPr="004D6A36" w:rsidRDefault="002E6BAE" w:rsidP="002E6BAE">
            <w:pPr>
              <w:tabs>
                <w:tab w:val="decimal" w:pos="1260"/>
              </w:tabs>
              <w:ind w:left="-128" w:right="-45"/>
              <w:rPr>
                <w:rFonts w:cs="Times New Roman"/>
                <w:sz w:val="19"/>
                <w:szCs w:val="19"/>
              </w:rPr>
            </w:pPr>
          </w:p>
        </w:tc>
        <w:tc>
          <w:tcPr>
            <w:tcW w:w="236" w:type="dxa"/>
            <w:vAlign w:val="bottom"/>
          </w:tcPr>
          <w:p w14:paraId="5CE03A5B" w14:textId="77777777" w:rsidR="002E6BAE" w:rsidRPr="004D6A36" w:rsidRDefault="002E6BAE" w:rsidP="002E6BAE">
            <w:pPr>
              <w:tabs>
                <w:tab w:val="decimal" w:pos="1260"/>
              </w:tabs>
              <w:ind w:left="-128" w:right="-45"/>
              <w:rPr>
                <w:rFonts w:cs="Times New Roman"/>
                <w:sz w:val="19"/>
                <w:szCs w:val="19"/>
              </w:rPr>
            </w:pPr>
          </w:p>
        </w:tc>
        <w:tc>
          <w:tcPr>
            <w:tcW w:w="1114" w:type="dxa"/>
          </w:tcPr>
          <w:p w14:paraId="212B95CB" w14:textId="77777777" w:rsidR="002E6BAE" w:rsidRPr="004D6A36" w:rsidRDefault="002E6BAE" w:rsidP="002E6BAE">
            <w:pPr>
              <w:tabs>
                <w:tab w:val="decimal" w:pos="1260"/>
              </w:tabs>
              <w:ind w:left="-128" w:right="-45"/>
              <w:rPr>
                <w:rFonts w:cs="Times New Roman"/>
                <w:sz w:val="19"/>
                <w:szCs w:val="19"/>
              </w:rPr>
            </w:pPr>
          </w:p>
        </w:tc>
        <w:tc>
          <w:tcPr>
            <w:tcW w:w="270" w:type="dxa"/>
            <w:vAlign w:val="bottom"/>
          </w:tcPr>
          <w:p w14:paraId="201E5355" w14:textId="77777777" w:rsidR="002E6BAE" w:rsidRPr="004D6A36" w:rsidRDefault="002E6BAE" w:rsidP="002E6BAE">
            <w:pPr>
              <w:ind w:right="-606"/>
              <w:jc w:val="thaiDistribute"/>
              <w:rPr>
                <w:rFonts w:cs="Times New Roman"/>
                <w:b/>
                <w:bCs/>
                <w:sz w:val="19"/>
                <w:szCs w:val="19"/>
              </w:rPr>
            </w:pPr>
          </w:p>
        </w:tc>
        <w:tc>
          <w:tcPr>
            <w:tcW w:w="2790" w:type="dxa"/>
          </w:tcPr>
          <w:p w14:paraId="466F9B67" w14:textId="77777777" w:rsidR="002E6BAE" w:rsidRPr="004D6A36" w:rsidRDefault="002E6BAE" w:rsidP="002E6BAE">
            <w:pPr>
              <w:tabs>
                <w:tab w:val="left" w:pos="140"/>
              </w:tabs>
              <w:ind w:left="-20" w:right="-45"/>
              <w:rPr>
                <w:rFonts w:cs="Times New Roman"/>
                <w:sz w:val="19"/>
                <w:szCs w:val="19"/>
              </w:rPr>
            </w:pPr>
          </w:p>
        </w:tc>
      </w:tr>
      <w:tr w:rsidR="002E6BAE" w:rsidRPr="004D6A36" w14:paraId="0E289201" w14:textId="77777777" w:rsidTr="003A2D5B">
        <w:trPr>
          <w:trHeight w:val="20"/>
        </w:trPr>
        <w:tc>
          <w:tcPr>
            <w:tcW w:w="3618" w:type="dxa"/>
          </w:tcPr>
          <w:p w14:paraId="2678506E" w14:textId="0B79D17C" w:rsidR="002E6BAE" w:rsidRPr="004D6A36" w:rsidRDefault="002E6BAE" w:rsidP="002E6BAE">
            <w:pPr>
              <w:pStyle w:val="ListParagraph"/>
              <w:ind w:left="223" w:right="-606" w:hanging="223"/>
              <w:jc w:val="thaiDistribute"/>
              <w:rPr>
                <w:sz w:val="19"/>
                <w:szCs w:val="19"/>
                <w:vertAlign w:val="superscript"/>
              </w:rPr>
            </w:pPr>
            <w:r w:rsidRPr="004D6A36">
              <w:rPr>
                <w:b/>
                <w:bCs/>
                <w:sz w:val="19"/>
                <w:szCs w:val="19"/>
              </w:rPr>
              <w:t>Investments in debt instruments</w:t>
            </w:r>
            <w:r w:rsidR="00470BD7" w:rsidRPr="004D6A36">
              <w:rPr>
                <w:b/>
                <w:bCs/>
                <w:sz w:val="19"/>
                <w:szCs w:val="19"/>
                <w:vertAlign w:val="superscript"/>
              </w:rPr>
              <w:t>**</w:t>
            </w:r>
          </w:p>
        </w:tc>
        <w:tc>
          <w:tcPr>
            <w:tcW w:w="1350" w:type="dxa"/>
            <w:vAlign w:val="bottom"/>
          </w:tcPr>
          <w:p w14:paraId="70B24A00" w14:textId="77777777" w:rsidR="002E6BAE" w:rsidRPr="004D6A36" w:rsidRDefault="002E6BAE" w:rsidP="002E6BAE">
            <w:pPr>
              <w:tabs>
                <w:tab w:val="decimal" w:pos="1260"/>
              </w:tabs>
              <w:ind w:left="-128" w:right="-45"/>
              <w:rPr>
                <w:rFonts w:cs="Times New Roman"/>
                <w:sz w:val="19"/>
                <w:szCs w:val="19"/>
              </w:rPr>
            </w:pPr>
          </w:p>
        </w:tc>
        <w:tc>
          <w:tcPr>
            <w:tcW w:w="236" w:type="dxa"/>
            <w:vAlign w:val="bottom"/>
          </w:tcPr>
          <w:p w14:paraId="02CDCB21" w14:textId="77777777" w:rsidR="002E6BAE" w:rsidRPr="004D6A36" w:rsidRDefault="002E6BAE" w:rsidP="002E6BAE">
            <w:pPr>
              <w:tabs>
                <w:tab w:val="decimal" w:pos="1260"/>
              </w:tabs>
              <w:ind w:left="-128" w:right="-45"/>
              <w:rPr>
                <w:rFonts w:cs="Times New Roman"/>
                <w:sz w:val="19"/>
                <w:szCs w:val="19"/>
              </w:rPr>
            </w:pPr>
          </w:p>
        </w:tc>
        <w:tc>
          <w:tcPr>
            <w:tcW w:w="1114" w:type="dxa"/>
            <w:vAlign w:val="bottom"/>
          </w:tcPr>
          <w:p w14:paraId="2BF65E79" w14:textId="77777777" w:rsidR="002E6BAE" w:rsidRPr="004D6A36" w:rsidRDefault="002E6BAE" w:rsidP="002E6BAE">
            <w:pPr>
              <w:tabs>
                <w:tab w:val="decimal" w:pos="1260"/>
              </w:tabs>
              <w:ind w:left="-128" w:right="-45"/>
              <w:rPr>
                <w:rFonts w:cs="Times New Roman"/>
                <w:sz w:val="19"/>
                <w:szCs w:val="19"/>
              </w:rPr>
            </w:pPr>
          </w:p>
        </w:tc>
        <w:tc>
          <w:tcPr>
            <w:tcW w:w="270" w:type="dxa"/>
            <w:vAlign w:val="bottom"/>
          </w:tcPr>
          <w:p w14:paraId="25930541" w14:textId="77777777" w:rsidR="002E6BAE" w:rsidRPr="004D6A36" w:rsidRDefault="002E6BAE" w:rsidP="002E6BAE">
            <w:pPr>
              <w:ind w:right="-606"/>
              <w:jc w:val="thaiDistribute"/>
              <w:rPr>
                <w:rFonts w:cs="Times New Roman"/>
                <w:b/>
                <w:bCs/>
                <w:sz w:val="19"/>
                <w:szCs w:val="19"/>
              </w:rPr>
            </w:pPr>
          </w:p>
        </w:tc>
        <w:tc>
          <w:tcPr>
            <w:tcW w:w="2790" w:type="dxa"/>
          </w:tcPr>
          <w:p w14:paraId="143D490F" w14:textId="77777777" w:rsidR="002E6BAE" w:rsidRPr="004D6A36" w:rsidRDefault="002E6BAE" w:rsidP="002E6BAE">
            <w:pPr>
              <w:ind w:left="160" w:right="-45" w:hanging="180"/>
              <w:rPr>
                <w:rFonts w:cs="Times New Roman"/>
                <w:sz w:val="19"/>
                <w:szCs w:val="19"/>
              </w:rPr>
            </w:pPr>
          </w:p>
        </w:tc>
      </w:tr>
      <w:tr w:rsidR="000D6F02" w:rsidRPr="004D6A36" w14:paraId="75133816" w14:textId="77777777" w:rsidTr="003A2D5B">
        <w:trPr>
          <w:trHeight w:val="20"/>
        </w:trPr>
        <w:tc>
          <w:tcPr>
            <w:tcW w:w="3618" w:type="dxa"/>
          </w:tcPr>
          <w:p w14:paraId="4575E3C4" w14:textId="77777777" w:rsidR="000D6F02" w:rsidRPr="004D6A36" w:rsidRDefault="000D6F02" w:rsidP="000D6F02">
            <w:pPr>
              <w:pStyle w:val="ListParagraph"/>
              <w:ind w:left="223" w:right="-606" w:hanging="223"/>
              <w:jc w:val="thaiDistribute"/>
              <w:rPr>
                <w:b/>
                <w:bCs/>
                <w:sz w:val="19"/>
                <w:szCs w:val="19"/>
              </w:rPr>
            </w:pPr>
            <w:r w:rsidRPr="004D6A36">
              <w:rPr>
                <w:sz w:val="19"/>
                <w:szCs w:val="19"/>
              </w:rPr>
              <w:t>-</w:t>
            </w:r>
            <w:r w:rsidRPr="004D6A36">
              <w:rPr>
                <w:sz w:val="19"/>
                <w:szCs w:val="19"/>
              </w:rPr>
              <w:tab/>
              <w:t>Government and state enterprise securities</w:t>
            </w:r>
          </w:p>
        </w:tc>
        <w:tc>
          <w:tcPr>
            <w:tcW w:w="1350" w:type="dxa"/>
            <w:vAlign w:val="center"/>
          </w:tcPr>
          <w:p w14:paraId="56AFA0E8" w14:textId="1FF67349" w:rsidR="000D6F02" w:rsidRPr="003E1D5F" w:rsidRDefault="00E53D54" w:rsidP="000D6F02">
            <w:pPr>
              <w:tabs>
                <w:tab w:val="decimal" w:pos="1260"/>
              </w:tabs>
              <w:ind w:left="-128" w:right="-45"/>
              <w:rPr>
                <w:rFonts w:cs="Times New Roman"/>
                <w:sz w:val="19"/>
                <w:szCs w:val="19"/>
              </w:rPr>
            </w:pPr>
            <w:r w:rsidRPr="00E53D54">
              <w:rPr>
                <w:rFonts w:cs="Times New Roman"/>
                <w:sz w:val="19"/>
                <w:szCs w:val="19"/>
              </w:rPr>
              <w:t>2,732,292</w:t>
            </w:r>
          </w:p>
        </w:tc>
        <w:tc>
          <w:tcPr>
            <w:tcW w:w="236" w:type="dxa"/>
            <w:vAlign w:val="bottom"/>
          </w:tcPr>
          <w:p w14:paraId="2ABCC1CB" w14:textId="77777777" w:rsidR="000D6F02" w:rsidRPr="003E1D5F" w:rsidRDefault="000D6F02" w:rsidP="000D6F02">
            <w:pPr>
              <w:tabs>
                <w:tab w:val="decimal" w:pos="1260"/>
              </w:tabs>
              <w:ind w:left="-128" w:right="-45"/>
              <w:rPr>
                <w:rFonts w:cs="Times New Roman"/>
                <w:sz w:val="19"/>
                <w:szCs w:val="19"/>
              </w:rPr>
            </w:pPr>
          </w:p>
        </w:tc>
        <w:tc>
          <w:tcPr>
            <w:tcW w:w="1114" w:type="dxa"/>
          </w:tcPr>
          <w:p w14:paraId="26635699" w14:textId="411BC746" w:rsidR="000D6F02" w:rsidRPr="00B95516" w:rsidRDefault="00E53D54" w:rsidP="000D6F02">
            <w:pPr>
              <w:tabs>
                <w:tab w:val="decimal" w:pos="1260"/>
              </w:tabs>
              <w:ind w:left="-128" w:right="-45"/>
              <w:rPr>
                <w:rFonts w:cs="Times New Roman"/>
                <w:sz w:val="19"/>
                <w:szCs w:val="19"/>
                <w:cs/>
                <w:lang w:bidi="th-TH"/>
              </w:rPr>
            </w:pPr>
            <w:r>
              <w:rPr>
                <w:rFonts w:cs="Times New Roman"/>
                <w:sz w:val="19"/>
                <w:szCs w:val="19"/>
                <w:lang w:bidi="th-TH"/>
              </w:rPr>
              <w:t>-</w:t>
            </w:r>
          </w:p>
        </w:tc>
        <w:tc>
          <w:tcPr>
            <w:tcW w:w="270" w:type="dxa"/>
            <w:vAlign w:val="bottom"/>
          </w:tcPr>
          <w:p w14:paraId="4BFDFADB" w14:textId="77777777" w:rsidR="000D6F02" w:rsidRPr="003E1D5F" w:rsidRDefault="000D6F02" w:rsidP="000D6F02">
            <w:pPr>
              <w:ind w:right="-606"/>
              <w:jc w:val="thaiDistribute"/>
              <w:rPr>
                <w:rFonts w:cs="Times New Roman"/>
                <w:b/>
                <w:bCs/>
                <w:sz w:val="19"/>
                <w:szCs w:val="19"/>
              </w:rPr>
            </w:pPr>
          </w:p>
        </w:tc>
        <w:tc>
          <w:tcPr>
            <w:tcW w:w="2790" w:type="dxa"/>
          </w:tcPr>
          <w:p w14:paraId="698D8424" w14:textId="2CA42586" w:rsidR="000D6F02" w:rsidRPr="003E1D5F" w:rsidRDefault="000D6F02" w:rsidP="000D6F02">
            <w:pPr>
              <w:ind w:left="160" w:right="-45" w:hanging="180"/>
              <w:rPr>
                <w:rFonts w:cs="Times New Roman"/>
                <w:sz w:val="19"/>
                <w:szCs w:val="19"/>
              </w:rPr>
            </w:pPr>
            <w:r w:rsidRPr="003E1D5F">
              <w:rPr>
                <w:rFonts w:cs="Times New Roman"/>
                <w:sz w:val="19"/>
                <w:szCs w:val="19"/>
              </w:rPr>
              <w:t>None</w:t>
            </w:r>
          </w:p>
        </w:tc>
      </w:tr>
      <w:tr w:rsidR="000D6F02" w:rsidRPr="004D6A36" w14:paraId="608774EF" w14:textId="77777777" w:rsidTr="003A2D5B">
        <w:trPr>
          <w:trHeight w:val="20"/>
        </w:trPr>
        <w:tc>
          <w:tcPr>
            <w:tcW w:w="3618" w:type="dxa"/>
          </w:tcPr>
          <w:p w14:paraId="7D5B8A1E" w14:textId="77777777" w:rsidR="000D6F02" w:rsidRPr="004D6A36" w:rsidRDefault="000D6F02" w:rsidP="000D6F02">
            <w:pPr>
              <w:pStyle w:val="ListParagraph"/>
              <w:ind w:left="223" w:right="-606" w:hanging="223"/>
              <w:jc w:val="thaiDistribute"/>
              <w:rPr>
                <w:sz w:val="19"/>
                <w:szCs w:val="19"/>
              </w:rPr>
            </w:pPr>
            <w:r w:rsidRPr="004D6A36">
              <w:rPr>
                <w:sz w:val="19"/>
                <w:szCs w:val="19"/>
              </w:rPr>
              <w:t>-</w:t>
            </w:r>
            <w:r w:rsidRPr="004D6A36">
              <w:rPr>
                <w:sz w:val="19"/>
                <w:szCs w:val="19"/>
              </w:rPr>
              <w:tab/>
              <w:t>Private debt securities</w:t>
            </w:r>
          </w:p>
        </w:tc>
        <w:tc>
          <w:tcPr>
            <w:tcW w:w="1350" w:type="dxa"/>
            <w:vAlign w:val="center"/>
          </w:tcPr>
          <w:p w14:paraId="3BCE90EB" w14:textId="7C059414" w:rsidR="000D6F02" w:rsidRPr="003E1D5F" w:rsidRDefault="00E53D54" w:rsidP="000D6F02">
            <w:pPr>
              <w:tabs>
                <w:tab w:val="decimal" w:pos="1260"/>
              </w:tabs>
              <w:ind w:left="-128" w:right="-45"/>
              <w:rPr>
                <w:rFonts w:cs="Times New Roman"/>
                <w:sz w:val="19"/>
                <w:szCs w:val="19"/>
                <w:cs/>
                <w:lang w:bidi="th-TH"/>
              </w:rPr>
            </w:pPr>
            <w:r w:rsidRPr="00E53D54">
              <w:rPr>
                <w:rFonts w:cs="Times New Roman"/>
                <w:sz w:val="19"/>
                <w:szCs w:val="19"/>
                <w:lang w:bidi="th-TH"/>
              </w:rPr>
              <w:t>20,208</w:t>
            </w:r>
          </w:p>
        </w:tc>
        <w:tc>
          <w:tcPr>
            <w:tcW w:w="236" w:type="dxa"/>
            <w:vAlign w:val="bottom"/>
          </w:tcPr>
          <w:p w14:paraId="7E9A501F" w14:textId="77777777" w:rsidR="000D6F02" w:rsidRPr="003E1D5F" w:rsidRDefault="000D6F02" w:rsidP="000D6F02">
            <w:pPr>
              <w:tabs>
                <w:tab w:val="decimal" w:pos="1260"/>
              </w:tabs>
              <w:ind w:left="-128" w:right="-45"/>
              <w:rPr>
                <w:rFonts w:cs="Times New Roman"/>
                <w:sz w:val="19"/>
                <w:szCs w:val="19"/>
              </w:rPr>
            </w:pPr>
          </w:p>
        </w:tc>
        <w:tc>
          <w:tcPr>
            <w:tcW w:w="1114" w:type="dxa"/>
          </w:tcPr>
          <w:p w14:paraId="0100C3C8" w14:textId="391CEA6A" w:rsidR="000D6F02" w:rsidRPr="00B95516" w:rsidRDefault="00E53D54" w:rsidP="000D6F02">
            <w:pPr>
              <w:tabs>
                <w:tab w:val="decimal" w:pos="1260"/>
              </w:tabs>
              <w:ind w:left="-128" w:right="-45"/>
              <w:rPr>
                <w:rFonts w:cs="Times New Roman"/>
                <w:sz w:val="19"/>
                <w:szCs w:val="19"/>
                <w:lang w:bidi="th-TH"/>
              </w:rPr>
            </w:pPr>
            <w:r>
              <w:rPr>
                <w:rFonts w:cs="Times New Roman"/>
                <w:sz w:val="19"/>
                <w:szCs w:val="19"/>
                <w:lang w:bidi="th-TH"/>
              </w:rPr>
              <w:t>-</w:t>
            </w:r>
          </w:p>
        </w:tc>
        <w:tc>
          <w:tcPr>
            <w:tcW w:w="270" w:type="dxa"/>
            <w:vAlign w:val="bottom"/>
          </w:tcPr>
          <w:p w14:paraId="15636F5B" w14:textId="77777777" w:rsidR="000D6F02" w:rsidRPr="003E1D5F" w:rsidRDefault="000D6F02" w:rsidP="000D6F02">
            <w:pPr>
              <w:ind w:right="-606"/>
              <w:jc w:val="thaiDistribute"/>
              <w:rPr>
                <w:rFonts w:cs="Times New Roman"/>
                <w:b/>
                <w:bCs/>
                <w:sz w:val="19"/>
                <w:szCs w:val="19"/>
              </w:rPr>
            </w:pPr>
          </w:p>
        </w:tc>
        <w:tc>
          <w:tcPr>
            <w:tcW w:w="2790" w:type="dxa"/>
          </w:tcPr>
          <w:p w14:paraId="22B3A32B" w14:textId="2724ED0A" w:rsidR="000D6F02" w:rsidRPr="003E1D5F" w:rsidRDefault="000D6F02" w:rsidP="000D6F02">
            <w:pPr>
              <w:ind w:left="160" w:right="-45" w:hanging="180"/>
              <w:rPr>
                <w:rFonts w:cs="Times New Roman"/>
                <w:sz w:val="19"/>
                <w:szCs w:val="19"/>
              </w:rPr>
            </w:pPr>
            <w:r w:rsidRPr="003E1D5F">
              <w:rPr>
                <w:rFonts w:cs="Times New Roman"/>
                <w:sz w:val="19"/>
                <w:szCs w:val="19"/>
              </w:rPr>
              <w:t>None</w:t>
            </w:r>
          </w:p>
        </w:tc>
      </w:tr>
      <w:tr w:rsidR="000D6F02" w:rsidRPr="004D6A36" w14:paraId="668FBD03" w14:textId="77777777" w:rsidTr="003A2D5B">
        <w:trPr>
          <w:trHeight w:val="20"/>
        </w:trPr>
        <w:tc>
          <w:tcPr>
            <w:tcW w:w="3618" w:type="dxa"/>
          </w:tcPr>
          <w:p w14:paraId="479DE1E2" w14:textId="77777777" w:rsidR="000D6F02" w:rsidRPr="004D6A36" w:rsidRDefault="000D6F02" w:rsidP="000D6F02">
            <w:pPr>
              <w:pStyle w:val="ListParagraph"/>
              <w:ind w:left="223" w:right="-606" w:hanging="223"/>
              <w:jc w:val="thaiDistribute"/>
              <w:rPr>
                <w:sz w:val="19"/>
                <w:szCs w:val="19"/>
              </w:rPr>
            </w:pPr>
            <w:r w:rsidRPr="004D6A36">
              <w:rPr>
                <w:b/>
                <w:bCs/>
                <w:sz w:val="19"/>
                <w:szCs w:val="19"/>
              </w:rPr>
              <w:t>Loans to SME and micro SME customers</w:t>
            </w:r>
          </w:p>
        </w:tc>
        <w:tc>
          <w:tcPr>
            <w:tcW w:w="1350" w:type="dxa"/>
            <w:vAlign w:val="bottom"/>
          </w:tcPr>
          <w:p w14:paraId="0EEF7039" w14:textId="3B7A8520" w:rsidR="000D6F02" w:rsidRPr="00AA6956" w:rsidRDefault="000D6F02" w:rsidP="000D6F02">
            <w:pPr>
              <w:tabs>
                <w:tab w:val="decimal" w:pos="1260"/>
              </w:tabs>
              <w:ind w:left="-128" w:right="-45"/>
              <w:rPr>
                <w:rFonts w:cstheme="minorBidi"/>
                <w:sz w:val="19"/>
                <w:szCs w:val="24"/>
                <w:lang w:bidi="th-TH"/>
              </w:rPr>
            </w:pPr>
          </w:p>
        </w:tc>
        <w:tc>
          <w:tcPr>
            <w:tcW w:w="236" w:type="dxa"/>
            <w:vAlign w:val="bottom"/>
          </w:tcPr>
          <w:p w14:paraId="12B0FB60" w14:textId="77777777" w:rsidR="000D6F02" w:rsidRPr="003E1D5F" w:rsidRDefault="000D6F02" w:rsidP="000D6F02">
            <w:pPr>
              <w:tabs>
                <w:tab w:val="decimal" w:pos="1260"/>
              </w:tabs>
              <w:ind w:left="-128" w:right="-45"/>
              <w:rPr>
                <w:rFonts w:cs="Times New Roman"/>
                <w:sz w:val="19"/>
                <w:szCs w:val="19"/>
              </w:rPr>
            </w:pPr>
          </w:p>
        </w:tc>
        <w:tc>
          <w:tcPr>
            <w:tcW w:w="1114" w:type="dxa"/>
            <w:vAlign w:val="bottom"/>
          </w:tcPr>
          <w:p w14:paraId="2AA83BFD" w14:textId="64AA0924" w:rsidR="000D6F02" w:rsidRPr="003E1D5F" w:rsidRDefault="000D6F02" w:rsidP="000D6F02">
            <w:pPr>
              <w:tabs>
                <w:tab w:val="decimal" w:pos="1260"/>
              </w:tabs>
              <w:ind w:left="-128" w:right="-45"/>
              <w:rPr>
                <w:rFonts w:cs="Times New Roman"/>
                <w:sz w:val="19"/>
                <w:szCs w:val="19"/>
              </w:rPr>
            </w:pPr>
          </w:p>
        </w:tc>
        <w:tc>
          <w:tcPr>
            <w:tcW w:w="270" w:type="dxa"/>
            <w:vAlign w:val="bottom"/>
          </w:tcPr>
          <w:p w14:paraId="13120F89" w14:textId="77777777" w:rsidR="000D6F02" w:rsidRPr="003E1D5F" w:rsidRDefault="000D6F02" w:rsidP="000D6F02">
            <w:pPr>
              <w:ind w:right="-606"/>
              <w:jc w:val="thaiDistribute"/>
              <w:rPr>
                <w:rFonts w:cs="Times New Roman"/>
                <w:b/>
                <w:bCs/>
                <w:sz w:val="19"/>
                <w:szCs w:val="19"/>
              </w:rPr>
            </w:pPr>
          </w:p>
        </w:tc>
        <w:tc>
          <w:tcPr>
            <w:tcW w:w="2790" w:type="dxa"/>
          </w:tcPr>
          <w:p w14:paraId="36EABE35" w14:textId="77777777" w:rsidR="000D6F02" w:rsidRPr="003E1D5F" w:rsidRDefault="000D6F02" w:rsidP="000D6F02">
            <w:pPr>
              <w:ind w:left="160" w:right="-45" w:hanging="180"/>
              <w:rPr>
                <w:rFonts w:cs="Times New Roman"/>
                <w:sz w:val="19"/>
                <w:szCs w:val="19"/>
              </w:rPr>
            </w:pPr>
          </w:p>
        </w:tc>
      </w:tr>
      <w:tr w:rsidR="00C3085A" w:rsidRPr="004D6A36" w14:paraId="74D9B4FB" w14:textId="77777777" w:rsidTr="003A2D5B">
        <w:trPr>
          <w:trHeight w:val="20"/>
        </w:trPr>
        <w:tc>
          <w:tcPr>
            <w:tcW w:w="3618" w:type="dxa"/>
          </w:tcPr>
          <w:p w14:paraId="3352FA0D" w14:textId="77777777" w:rsidR="00C3085A" w:rsidRPr="004D6A36" w:rsidRDefault="00C3085A" w:rsidP="00C3085A">
            <w:pPr>
              <w:pStyle w:val="ListParagraph"/>
              <w:ind w:left="223" w:right="-606" w:hanging="223"/>
              <w:jc w:val="thaiDistribute"/>
              <w:rPr>
                <w:b/>
                <w:bCs/>
                <w:i/>
                <w:iCs/>
                <w:sz w:val="19"/>
                <w:szCs w:val="19"/>
              </w:rPr>
            </w:pPr>
            <w:r w:rsidRPr="004D6A36">
              <w:rPr>
                <w:sz w:val="19"/>
                <w:szCs w:val="19"/>
              </w:rPr>
              <w:t>-</w:t>
            </w:r>
            <w:r w:rsidRPr="004D6A36">
              <w:rPr>
                <w:sz w:val="19"/>
                <w:szCs w:val="19"/>
              </w:rPr>
              <w:tab/>
              <w:t>Loans</w:t>
            </w:r>
          </w:p>
        </w:tc>
        <w:tc>
          <w:tcPr>
            <w:tcW w:w="1350" w:type="dxa"/>
          </w:tcPr>
          <w:p w14:paraId="114F9606" w14:textId="60E3218D" w:rsidR="00C3085A" w:rsidRPr="003E1D5F" w:rsidRDefault="002F6399" w:rsidP="00C3085A">
            <w:pPr>
              <w:tabs>
                <w:tab w:val="decimal" w:pos="1260"/>
              </w:tabs>
              <w:ind w:left="-128" w:right="-45"/>
              <w:rPr>
                <w:rFonts w:cs="Times New Roman"/>
                <w:sz w:val="19"/>
                <w:szCs w:val="19"/>
              </w:rPr>
            </w:pPr>
            <w:r w:rsidRPr="002F6399">
              <w:rPr>
                <w:rFonts w:cs="Times New Roman"/>
                <w:sz w:val="19"/>
                <w:szCs w:val="19"/>
              </w:rPr>
              <w:t>117,987,215</w:t>
            </w:r>
          </w:p>
        </w:tc>
        <w:tc>
          <w:tcPr>
            <w:tcW w:w="236" w:type="dxa"/>
          </w:tcPr>
          <w:p w14:paraId="353B1ABA" w14:textId="77777777" w:rsidR="00C3085A" w:rsidRPr="003E1D5F" w:rsidRDefault="00C3085A" w:rsidP="00C3085A">
            <w:pPr>
              <w:tabs>
                <w:tab w:val="decimal" w:pos="1260"/>
              </w:tabs>
              <w:ind w:left="-128" w:right="-45"/>
              <w:rPr>
                <w:rFonts w:cs="Times New Roman"/>
                <w:sz w:val="19"/>
                <w:szCs w:val="19"/>
              </w:rPr>
            </w:pPr>
          </w:p>
        </w:tc>
        <w:tc>
          <w:tcPr>
            <w:tcW w:w="1114" w:type="dxa"/>
          </w:tcPr>
          <w:p w14:paraId="377D3467" w14:textId="576D21EC" w:rsidR="00C3085A" w:rsidRPr="003E1D5F" w:rsidRDefault="002F6399" w:rsidP="00C3085A">
            <w:pPr>
              <w:tabs>
                <w:tab w:val="decimal" w:pos="1260"/>
              </w:tabs>
              <w:ind w:left="-128" w:right="-45"/>
              <w:rPr>
                <w:rFonts w:cs="Times New Roman"/>
                <w:sz w:val="19"/>
                <w:szCs w:val="19"/>
              </w:rPr>
            </w:pPr>
            <w:r w:rsidRPr="002F6399">
              <w:rPr>
                <w:rFonts w:cs="Times New Roman"/>
                <w:sz w:val="19"/>
                <w:szCs w:val="19"/>
              </w:rPr>
              <w:t>92,267,658</w:t>
            </w:r>
          </w:p>
        </w:tc>
        <w:tc>
          <w:tcPr>
            <w:tcW w:w="270" w:type="dxa"/>
            <w:vAlign w:val="bottom"/>
          </w:tcPr>
          <w:p w14:paraId="59501D4C" w14:textId="77777777" w:rsidR="00C3085A" w:rsidRPr="004D6A36" w:rsidRDefault="00C3085A" w:rsidP="00C3085A">
            <w:pPr>
              <w:ind w:right="-606"/>
              <w:jc w:val="thaiDistribute"/>
              <w:rPr>
                <w:rFonts w:cs="Times New Roman"/>
                <w:b/>
                <w:bCs/>
                <w:sz w:val="19"/>
                <w:szCs w:val="19"/>
              </w:rPr>
            </w:pPr>
          </w:p>
        </w:tc>
        <w:tc>
          <w:tcPr>
            <w:tcW w:w="2790" w:type="dxa"/>
          </w:tcPr>
          <w:p w14:paraId="7180CA31" w14:textId="53B62CB3" w:rsidR="00C3085A" w:rsidRPr="004D6A36" w:rsidRDefault="00C3085A" w:rsidP="00C3085A">
            <w:pPr>
              <w:ind w:left="160" w:right="-45" w:hanging="180"/>
              <w:rPr>
                <w:rFonts w:cs="Times New Roman"/>
                <w:sz w:val="19"/>
                <w:szCs w:val="19"/>
              </w:rPr>
            </w:pPr>
            <w:r w:rsidRPr="004D6A36">
              <w:rPr>
                <w:rFonts w:cs="Times New Roman"/>
                <w:sz w:val="19"/>
                <w:szCs w:val="19"/>
              </w:rPr>
              <w:t>Deposits, gold, land, building, residence, machine, equipment and TCG</w:t>
            </w:r>
          </w:p>
        </w:tc>
      </w:tr>
      <w:tr w:rsidR="002F6399" w:rsidRPr="004D6A36" w14:paraId="6CFEBF8B" w14:textId="77777777" w:rsidTr="003A2D5B">
        <w:trPr>
          <w:trHeight w:val="20"/>
        </w:trPr>
        <w:tc>
          <w:tcPr>
            <w:tcW w:w="3618" w:type="dxa"/>
          </w:tcPr>
          <w:p w14:paraId="5F00F2B3" w14:textId="08487F3A" w:rsidR="002F6399" w:rsidRPr="004D6A36" w:rsidRDefault="002F6399" w:rsidP="002F6399">
            <w:pPr>
              <w:pStyle w:val="ListParagraph"/>
              <w:ind w:left="223" w:right="-606" w:hanging="223"/>
              <w:jc w:val="thaiDistribute"/>
              <w:rPr>
                <w:sz w:val="19"/>
                <w:szCs w:val="19"/>
              </w:rPr>
            </w:pPr>
            <w:r w:rsidRPr="004D6A36">
              <w:rPr>
                <w:sz w:val="19"/>
                <w:szCs w:val="19"/>
              </w:rPr>
              <w:t>-</w:t>
            </w:r>
            <w:r w:rsidRPr="004D6A36">
              <w:rPr>
                <w:sz w:val="19"/>
                <w:szCs w:val="19"/>
              </w:rPr>
              <w:tab/>
              <w:t>Hire</w:t>
            </w:r>
            <w:r>
              <w:rPr>
                <w:sz w:val="19"/>
                <w:szCs w:val="19"/>
              </w:rPr>
              <w:t>-</w:t>
            </w:r>
            <w:r w:rsidRPr="004D6A36">
              <w:rPr>
                <w:sz w:val="19"/>
                <w:szCs w:val="19"/>
              </w:rPr>
              <w:t>purchase</w:t>
            </w:r>
          </w:p>
        </w:tc>
        <w:tc>
          <w:tcPr>
            <w:tcW w:w="1350" w:type="dxa"/>
          </w:tcPr>
          <w:p w14:paraId="426B9E0F" w14:textId="12C9883A" w:rsidR="002F6399" w:rsidRPr="003E1D5F" w:rsidRDefault="002F6399" w:rsidP="002F6399">
            <w:pPr>
              <w:tabs>
                <w:tab w:val="decimal" w:pos="1260"/>
              </w:tabs>
              <w:ind w:left="-128" w:right="-45"/>
              <w:rPr>
                <w:rFonts w:cs="Times New Roman"/>
                <w:sz w:val="19"/>
                <w:szCs w:val="19"/>
              </w:rPr>
            </w:pPr>
            <w:r w:rsidRPr="002F6399">
              <w:rPr>
                <w:rFonts w:cs="Times New Roman"/>
                <w:sz w:val="19"/>
                <w:szCs w:val="19"/>
                <w:lang w:bidi="th-TH"/>
              </w:rPr>
              <w:t>2,252,683</w:t>
            </w:r>
          </w:p>
        </w:tc>
        <w:tc>
          <w:tcPr>
            <w:tcW w:w="236" w:type="dxa"/>
          </w:tcPr>
          <w:p w14:paraId="359B87E8" w14:textId="77777777" w:rsidR="002F6399" w:rsidRPr="003E1D5F" w:rsidRDefault="002F6399" w:rsidP="002F6399">
            <w:pPr>
              <w:tabs>
                <w:tab w:val="decimal" w:pos="1260"/>
              </w:tabs>
              <w:ind w:left="-128" w:right="-45"/>
              <w:rPr>
                <w:rFonts w:cs="Times New Roman"/>
                <w:sz w:val="19"/>
                <w:szCs w:val="19"/>
              </w:rPr>
            </w:pPr>
          </w:p>
        </w:tc>
        <w:tc>
          <w:tcPr>
            <w:tcW w:w="1114" w:type="dxa"/>
          </w:tcPr>
          <w:p w14:paraId="2AB99CAF" w14:textId="587BE4E6" w:rsidR="002F6399" w:rsidRPr="003E1D5F" w:rsidRDefault="002F6399" w:rsidP="002F6399">
            <w:pPr>
              <w:tabs>
                <w:tab w:val="decimal" w:pos="1260"/>
              </w:tabs>
              <w:ind w:left="-128" w:right="-45"/>
              <w:rPr>
                <w:rFonts w:cs="Times New Roman"/>
                <w:sz w:val="19"/>
                <w:szCs w:val="19"/>
              </w:rPr>
            </w:pPr>
            <w:r w:rsidRPr="002F6399">
              <w:rPr>
                <w:rFonts w:cs="Times New Roman"/>
                <w:sz w:val="19"/>
                <w:szCs w:val="19"/>
              </w:rPr>
              <w:t>1,986,779</w:t>
            </w:r>
          </w:p>
        </w:tc>
        <w:tc>
          <w:tcPr>
            <w:tcW w:w="270" w:type="dxa"/>
            <w:vAlign w:val="bottom"/>
          </w:tcPr>
          <w:p w14:paraId="2DBCB167" w14:textId="77777777" w:rsidR="002F6399" w:rsidRPr="004D6A36" w:rsidRDefault="002F6399" w:rsidP="002F6399">
            <w:pPr>
              <w:ind w:right="-606"/>
              <w:jc w:val="thaiDistribute"/>
              <w:rPr>
                <w:rFonts w:cs="Times New Roman"/>
                <w:b/>
                <w:bCs/>
                <w:sz w:val="19"/>
                <w:szCs w:val="19"/>
              </w:rPr>
            </w:pPr>
          </w:p>
        </w:tc>
        <w:tc>
          <w:tcPr>
            <w:tcW w:w="2790" w:type="dxa"/>
          </w:tcPr>
          <w:p w14:paraId="3AEE8F5D" w14:textId="4D2EA847" w:rsidR="002F6399" w:rsidRPr="004D6A36" w:rsidRDefault="002F6399" w:rsidP="002F6399">
            <w:pPr>
              <w:ind w:left="160" w:right="-45" w:hanging="180"/>
              <w:rPr>
                <w:rFonts w:cs="Times New Roman"/>
                <w:sz w:val="19"/>
                <w:szCs w:val="19"/>
              </w:rPr>
            </w:pPr>
            <w:r w:rsidRPr="004D6A36">
              <w:rPr>
                <w:rFonts w:cs="Times New Roman"/>
                <w:sz w:val="19"/>
                <w:szCs w:val="19"/>
              </w:rPr>
              <w:t xml:space="preserve">Machine, equipment and </w:t>
            </w:r>
            <w:r w:rsidRPr="004D6A36">
              <w:rPr>
                <w:rFonts w:cs="Times New Roman"/>
                <w:sz w:val="19"/>
                <w:szCs w:val="19"/>
                <w:lang w:bidi="th-TH"/>
              </w:rPr>
              <w:t>vehicle</w:t>
            </w:r>
          </w:p>
        </w:tc>
      </w:tr>
      <w:tr w:rsidR="002F6399" w:rsidRPr="004D6A36" w14:paraId="7D1DEB32" w14:textId="77777777" w:rsidTr="003A2D5B">
        <w:trPr>
          <w:trHeight w:val="20"/>
        </w:trPr>
        <w:tc>
          <w:tcPr>
            <w:tcW w:w="3618" w:type="dxa"/>
          </w:tcPr>
          <w:p w14:paraId="040732C2" w14:textId="77777777" w:rsidR="002F6399" w:rsidRPr="004D6A36" w:rsidRDefault="002F6399" w:rsidP="002F6399">
            <w:pPr>
              <w:pStyle w:val="ListParagraph"/>
              <w:ind w:left="223" w:right="-606" w:hanging="223"/>
              <w:jc w:val="thaiDistribute"/>
              <w:rPr>
                <w:sz w:val="19"/>
                <w:szCs w:val="19"/>
              </w:rPr>
            </w:pPr>
            <w:r w:rsidRPr="004D6A36">
              <w:rPr>
                <w:b/>
                <w:bCs/>
                <w:sz w:val="19"/>
                <w:szCs w:val="19"/>
              </w:rPr>
              <w:t>Loans to micro finance customers</w:t>
            </w:r>
          </w:p>
        </w:tc>
        <w:tc>
          <w:tcPr>
            <w:tcW w:w="1350" w:type="dxa"/>
          </w:tcPr>
          <w:p w14:paraId="2332E850" w14:textId="48E704CA" w:rsidR="002F6399" w:rsidRPr="003E1D5F" w:rsidRDefault="001852D8" w:rsidP="002F6399">
            <w:pPr>
              <w:tabs>
                <w:tab w:val="decimal" w:pos="1260"/>
              </w:tabs>
              <w:ind w:left="-128" w:right="-45"/>
              <w:rPr>
                <w:rFonts w:cs="Times New Roman"/>
                <w:sz w:val="19"/>
                <w:szCs w:val="19"/>
              </w:rPr>
            </w:pPr>
            <w:r>
              <w:rPr>
                <w:rFonts w:cs="Times New Roman"/>
                <w:sz w:val="19"/>
                <w:szCs w:val="19"/>
              </w:rPr>
              <w:t>22,231,523</w:t>
            </w:r>
          </w:p>
        </w:tc>
        <w:tc>
          <w:tcPr>
            <w:tcW w:w="236" w:type="dxa"/>
          </w:tcPr>
          <w:p w14:paraId="73070280" w14:textId="77777777" w:rsidR="002F6399" w:rsidRPr="003E1D5F" w:rsidRDefault="002F6399" w:rsidP="002F6399">
            <w:pPr>
              <w:tabs>
                <w:tab w:val="decimal" w:pos="1260"/>
              </w:tabs>
              <w:ind w:left="-128" w:right="-45"/>
              <w:rPr>
                <w:rFonts w:cs="Times New Roman"/>
                <w:sz w:val="19"/>
                <w:szCs w:val="19"/>
              </w:rPr>
            </w:pPr>
          </w:p>
        </w:tc>
        <w:tc>
          <w:tcPr>
            <w:tcW w:w="1114" w:type="dxa"/>
          </w:tcPr>
          <w:p w14:paraId="6EF7E69A" w14:textId="758835D3" w:rsidR="002F6399" w:rsidRPr="003E1D5F" w:rsidRDefault="001852D8" w:rsidP="002F6399">
            <w:pPr>
              <w:tabs>
                <w:tab w:val="decimal" w:pos="1260"/>
              </w:tabs>
              <w:ind w:left="-128" w:right="-45"/>
              <w:rPr>
                <w:rFonts w:cs="Times New Roman"/>
                <w:sz w:val="19"/>
                <w:szCs w:val="19"/>
              </w:rPr>
            </w:pPr>
            <w:r>
              <w:rPr>
                <w:rFonts w:cs="Times New Roman"/>
                <w:sz w:val="19"/>
                <w:szCs w:val="19"/>
              </w:rPr>
              <w:t>-</w:t>
            </w:r>
          </w:p>
        </w:tc>
        <w:tc>
          <w:tcPr>
            <w:tcW w:w="270" w:type="dxa"/>
            <w:vAlign w:val="bottom"/>
          </w:tcPr>
          <w:p w14:paraId="375696C2" w14:textId="77777777" w:rsidR="002F6399" w:rsidRPr="004D6A36" w:rsidRDefault="002F6399" w:rsidP="002F6399">
            <w:pPr>
              <w:ind w:right="-606"/>
              <w:jc w:val="thaiDistribute"/>
              <w:rPr>
                <w:rFonts w:cs="Times New Roman"/>
                <w:b/>
                <w:bCs/>
                <w:sz w:val="19"/>
                <w:szCs w:val="19"/>
              </w:rPr>
            </w:pPr>
          </w:p>
        </w:tc>
        <w:tc>
          <w:tcPr>
            <w:tcW w:w="2790" w:type="dxa"/>
          </w:tcPr>
          <w:p w14:paraId="0FE27136" w14:textId="1AA9112A" w:rsidR="002F6399" w:rsidRPr="004D6A36" w:rsidRDefault="002F6399" w:rsidP="002F6399">
            <w:pPr>
              <w:ind w:left="160" w:right="-45" w:hanging="180"/>
              <w:rPr>
                <w:rFonts w:cs="Times New Roman"/>
                <w:sz w:val="19"/>
                <w:szCs w:val="19"/>
              </w:rPr>
            </w:pPr>
            <w:r w:rsidRPr="004D6A36">
              <w:rPr>
                <w:rFonts w:cs="Times New Roman"/>
                <w:sz w:val="19"/>
                <w:szCs w:val="19"/>
              </w:rPr>
              <w:t>TCG</w:t>
            </w:r>
          </w:p>
        </w:tc>
      </w:tr>
      <w:tr w:rsidR="002F6399" w:rsidRPr="004D6A36" w14:paraId="4AB6A90B" w14:textId="77777777" w:rsidTr="003A2D5B">
        <w:trPr>
          <w:trHeight w:val="20"/>
        </w:trPr>
        <w:tc>
          <w:tcPr>
            <w:tcW w:w="3618" w:type="dxa"/>
            <w:vAlign w:val="bottom"/>
          </w:tcPr>
          <w:p w14:paraId="7FD4E169" w14:textId="77777777" w:rsidR="002F6399" w:rsidRPr="004D6A36" w:rsidRDefault="002F6399" w:rsidP="002F6399">
            <w:pPr>
              <w:pStyle w:val="ListParagraph"/>
              <w:ind w:left="223" w:right="-606" w:hanging="223"/>
              <w:jc w:val="thaiDistribute"/>
              <w:rPr>
                <w:b/>
                <w:bCs/>
                <w:sz w:val="19"/>
                <w:szCs w:val="19"/>
              </w:rPr>
            </w:pPr>
            <w:r w:rsidRPr="004D6A36">
              <w:rPr>
                <w:b/>
                <w:bCs/>
                <w:sz w:val="19"/>
                <w:szCs w:val="19"/>
              </w:rPr>
              <w:t>Loans to retail customers</w:t>
            </w:r>
          </w:p>
        </w:tc>
        <w:tc>
          <w:tcPr>
            <w:tcW w:w="1350" w:type="dxa"/>
          </w:tcPr>
          <w:p w14:paraId="24D869EA" w14:textId="77777777" w:rsidR="002F6399" w:rsidRPr="003E1D5F" w:rsidRDefault="002F6399" w:rsidP="002F6399">
            <w:pPr>
              <w:tabs>
                <w:tab w:val="decimal" w:pos="1260"/>
              </w:tabs>
              <w:ind w:left="-128" w:right="-45"/>
              <w:rPr>
                <w:rFonts w:cs="Times New Roman"/>
                <w:sz w:val="19"/>
                <w:szCs w:val="19"/>
              </w:rPr>
            </w:pPr>
          </w:p>
        </w:tc>
        <w:tc>
          <w:tcPr>
            <w:tcW w:w="236" w:type="dxa"/>
          </w:tcPr>
          <w:p w14:paraId="1D63F7B9" w14:textId="77777777" w:rsidR="002F6399" w:rsidRPr="003E1D5F" w:rsidRDefault="002F6399" w:rsidP="002F6399">
            <w:pPr>
              <w:tabs>
                <w:tab w:val="decimal" w:pos="1260"/>
              </w:tabs>
              <w:ind w:left="-128" w:right="-45"/>
              <w:rPr>
                <w:rFonts w:cs="Times New Roman"/>
                <w:sz w:val="19"/>
                <w:szCs w:val="19"/>
              </w:rPr>
            </w:pPr>
          </w:p>
        </w:tc>
        <w:tc>
          <w:tcPr>
            <w:tcW w:w="1114" w:type="dxa"/>
          </w:tcPr>
          <w:p w14:paraId="1F233326" w14:textId="77777777" w:rsidR="002F6399" w:rsidRPr="00AA6956" w:rsidRDefault="002F6399" w:rsidP="002F6399">
            <w:pPr>
              <w:tabs>
                <w:tab w:val="decimal" w:pos="1260"/>
              </w:tabs>
              <w:ind w:left="-128" w:right="-45"/>
              <w:rPr>
                <w:rFonts w:cstheme="minorBidi"/>
                <w:sz w:val="19"/>
                <w:szCs w:val="24"/>
                <w:lang w:bidi="th-TH"/>
              </w:rPr>
            </w:pPr>
          </w:p>
        </w:tc>
        <w:tc>
          <w:tcPr>
            <w:tcW w:w="270" w:type="dxa"/>
            <w:vAlign w:val="bottom"/>
          </w:tcPr>
          <w:p w14:paraId="246E0276" w14:textId="77777777" w:rsidR="002F6399" w:rsidRPr="004D6A36" w:rsidRDefault="002F6399" w:rsidP="002F6399">
            <w:pPr>
              <w:ind w:right="-606"/>
              <w:jc w:val="thaiDistribute"/>
              <w:rPr>
                <w:rFonts w:cs="Times New Roman"/>
                <w:b/>
                <w:bCs/>
                <w:sz w:val="19"/>
                <w:szCs w:val="19"/>
              </w:rPr>
            </w:pPr>
          </w:p>
        </w:tc>
        <w:tc>
          <w:tcPr>
            <w:tcW w:w="2790" w:type="dxa"/>
          </w:tcPr>
          <w:p w14:paraId="2B61318D" w14:textId="77777777" w:rsidR="002F6399" w:rsidRPr="004D6A36" w:rsidRDefault="002F6399" w:rsidP="002F6399">
            <w:pPr>
              <w:ind w:left="160" w:right="-45" w:hanging="180"/>
              <w:rPr>
                <w:rFonts w:cs="Times New Roman"/>
                <w:sz w:val="19"/>
                <w:szCs w:val="19"/>
              </w:rPr>
            </w:pPr>
          </w:p>
        </w:tc>
      </w:tr>
      <w:tr w:rsidR="002F6399" w:rsidRPr="004D6A36" w14:paraId="1751E08E" w14:textId="77777777" w:rsidTr="003A2D5B">
        <w:trPr>
          <w:trHeight w:val="20"/>
        </w:trPr>
        <w:tc>
          <w:tcPr>
            <w:tcW w:w="3618" w:type="dxa"/>
          </w:tcPr>
          <w:p w14:paraId="5C7FD506" w14:textId="77777777" w:rsidR="002F6399" w:rsidRPr="004D6A36" w:rsidRDefault="002F6399" w:rsidP="002F6399">
            <w:pPr>
              <w:pStyle w:val="ListParagraph"/>
              <w:ind w:left="223" w:right="-606" w:hanging="223"/>
              <w:jc w:val="thaiDistribute"/>
              <w:rPr>
                <w:b/>
                <w:bCs/>
                <w:sz w:val="19"/>
                <w:szCs w:val="19"/>
              </w:rPr>
            </w:pPr>
            <w:r w:rsidRPr="004D6A36">
              <w:rPr>
                <w:sz w:val="19"/>
                <w:szCs w:val="19"/>
              </w:rPr>
              <w:t>-</w:t>
            </w:r>
            <w:r w:rsidRPr="004D6A36">
              <w:rPr>
                <w:sz w:val="19"/>
                <w:szCs w:val="19"/>
              </w:rPr>
              <w:tab/>
              <w:t>Housing loans</w:t>
            </w:r>
          </w:p>
        </w:tc>
        <w:tc>
          <w:tcPr>
            <w:tcW w:w="1350" w:type="dxa"/>
          </w:tcPr>
          <w:p w14:paraId="2F1C32B4" w14:textId="08F83DF3" w:rsidR="002F6399" w:rsidRPr="002F6399" w:rsidRDefault="002F6399" w:rsidP="002F6399">
            <w:pPr>
              <w:tabs>
                <w:tab w:val="decimal" w:pos="1260"/>
              </w:tabs>
              <w:ind w:left="-128" w:right="-45"/>
              <w:rPr>
                <w:rFonts w:cs="Times New Roman"/>
                <w:sz w:val="19"/>
                <w:szCs w:val="19"/>
                <w:lang w:bidi="th-TH"/>
              </w:rPr>
            </w:pPr>
            <w:r w:rsidRPr="002F6399">
              <w:rPr>
                <w:rFonts w:cs="Times New Roman"/>
                <w:sz w:val="19"/>
                <w:szCs w:val="19"/>
                <w:lang w:bidi="th-TH"/>
              </w:rPr>
              <w:t>12,717,849</w:t>
            </w:r>
          </w:p>
        </w:tc>
        <w:tc>
          <w:tcPr>
            <w:tcW w:w="236" w:type="dxa"/>
          </w:tcPr>
          <w:p w14:paraId="67D1EFF7" w14:textId="77777777" w:rsidR="002F6399" w:rsidRPr="003E1D5F" w:rsidRDefault="002F6399" w:rsidP="002F6399">
            <w:pPr>
              <w:tabs>
                <w:tab w:val="decimal" w:pos="1260"/>
              </w:tabs>
              <w:ind w:left="-128" w:right="-45"/>
              <w:rPr>
                <w:rFonts w:cs="Times New Roman"/>
                <w:sz w:val="19"/>
                <w:szCs w:val="19"/>
              </w:rPr>
            </w:pPr>
          </w:p>
        </w:tc>
        <w:tc>
          <w:tcPr>
            <w:tcW w:w="1114" w:type="dxa"/>
          </w:tcPr>
          <w:p w14:paraId="7BEFC8FE" w14:textId="02F88EB0" w:rsidR="002F6399" w:rsidRPr="00AA6956" w:rsidRDefault="002F6399" w:rsidP="002F6399">
            <w:pPr>
              <w:tabs>
                <w:tab w:val="decimal" w:pos="1260"/>
              </w:tabs>
              <w:ind w:left="-128" w:right="-45"/>
              <w:rPr>
                <w:rFonts w:cs="Times New Roman"/>
                <w:sz w:val="19"/>
                <w:szCs w:val="19"/>
                <w:lang w:val="en-US"/>
              </w:rPr>
            </w:pPr>
            <w:r w:rsidRPr="002F6399">
              <w:rPr>
                <w:rFonts w:cs="Times New Roman"/>
                <w:sz w:val="19"/>
                <w:szCs w:val="19"/>
                <w:lang w:val="en-US"/>
              </w:rPr>
              <w:t>16,520,332</w:t>
            </w:r>
          </w:p>
        </w:tc>
        <w:tc>
          <w:tcPr>
            <w:tcW w:w="270" w:type="dxa"/>
            <w:vAlign w:val="bottom"/>
          </w:tcPr>
          <w:p w14:paraId="38FEB88D" w14:textId="77777777" w:rsidR="002F6399" w:rsidRPr="004D6A36" w:rsidRDefault="002F6399" w:rsidP="002F6399">
            <w:pPr>
              <w:ind w:right="-606"/>
              <w:jc w:val="thaiDistribute"/>
              <w:rPr>
                <w:rFonts w:cs="Times New Roman"/>
                <w:b/>
                <w:bCs/>
                <w:sz w:val="19"/>
                <w:szCs w:val="19"/>
              </w:rPr>
            </w:pPr>
          </w:p>
        </w:tc>
        <w:tc>
          <w:tcPr>
            <w:tcW w:w="2790" w:type="dxa"/>
          </w:tcPr>
          <w:p w14:paraId="1EFAD1DD" w14:textId="227F32EB" w:rsidR="002F6399" w:rsidRPr="004D6A36" w:rsidRDefault="002F6399" w:rsidP="002F6399">
            <w:pPr>
              <w:ind w:left="160" w:right="-45" w:hanging="180"/>
              <w:rPr>
                <w:rFonts w:cs="Times New Roman"/>
                <w:sz w:val="19"/>
                <w:szCs w:val="19"/>
              </w:rPr>
            </w:pPr>
            <w:r w:rsidRPr="004D6A36">
              <w:rPr>
                <w:rFonts w:cs="Times New Roman"/>
                <w:sz w:val="19"/>
                <w:szCs w:val="19"/>
              </w:rPr>
              <w:t>Residence</w:t>
            </w:r>
          </w:p>
        </w:tc>
      </w:tr>
      <w:tr w:rsidR="002F6399" w:rsidRPr="004D6A36" w14:paraId="56A0A4B8" w14:textId="77777777" w:rsidTr="003A2D5B">
        <w:trPr>
          <w:trHeight w:val="20"/>
        </w:trPr>
        <w:tc>
          <w:tcPr>
            <w:tcW w:w="3618" w:type="dxa"/>
          </w:tcPr>
          <w:p w14:paraId="3B207630" w14:textId="77777777" w:rsidR="002F6399" w:rsidRPr="004D6A36" w:rsidRDefault="002F6399" w:rsidP="002F6399">
            <w:pPr>
              <w:pStyle w:val="ListParagraph"/>
              <w:ind w:left="223" w:right="-606" w:hanging="223"/>
              <w:jc w:val="thaiDistribute"/>
              <w:rPr>
                <w:sz w:val="19"/>
                <w:szCs w:val="19"/>
              </w:rPr>
            </w:pPr>
            <w:r w:rsidRPr="004D6A36">
              <w:rPr>
                <w:sz w:val="19"/>
                <w:szCs w:val="19"/>
              </w:rPr>
              <w:t>-</w:t>
            </w:r>
            <w:r w:rsidRPr="004D6A36">
              <w:rPr>
                <w:sz w:val="19"/>
                <w:szCs w:val="19"/>
              </w:rPr>
              <w:tab/>
              <w:t>Other loans to retail customers</w:t>
            </w:r>
          </w:p>
        </w:tc>
        <w:tc>
          <w:tcPr>
            <w:tcW w:w="1350" w:type="dxa"/>
          </w:tcPr>
          <w:p w14:paraId="6762D7AB" w14:textId="61392039" w:rsidR="002F6399" w:rsidRPr="00AA6956" w:rsidRDefault="002F6399" w:rsidP="002F6399">
            <w:pPr>
              <w:tabs>
                <w:tab w:val="decimal" w:pos="1260"/>
              </w:tabs>
              <w:ind w:left="-128" w:right="-45"/>
              <w:rPr>
                <w:rFonts w:cstheme="minorBidi"/>
                <w:sz w:val="19"/>
                <w:szCs w:val="24"/>
                <w:lang w:bidi="th-TH"/>
              </w:rPr>
            </w:pPr>
            <w:r w:rsidRPr="002F6399">
              <w:rPr>
                <w:rFonts w:cstheme="minorBidi"/>
                <w:sz w:val="19"/>
                <w:szCs w:val="24"/>
                <w:lang w:bidi="th-TH"/>
              </w:rPr>
              <w:t>24,187,303</w:t>
            </w:r>
          </w:p>
        </w:tc>
        <w:tc>
          <w:tcPr>
            <w:tcW w:w="236" w:type="dxa"/>
          </w:tcPr>
          <w:p w14:paraId="55F898DB" w14:textId="77777777" w:rsidR="002F6399" w:rsidRPr="003E1D5F" w:rsidRDefault="002F6399" w:rsidP="002F6399">
            <w:pPr>
              <w:tabs>
                <w:tab w:val="decimal" w:pos="1260"/>
              </w:tabs>
              <w:ind w:left="-128" w:right="-45"/>
              <w:rPr>
                <w:rFonts w:cs="Times New Roman"/>
                <w:sz w:val="19"/>
                <w:szCs w:val="19"/>
              </w:rPr>
            </w:pPr>
          </w:p>
        </w:tc>
        <w:tc>
          <w:tcPr>
            <w:tcW w:w="1114" w:type="dxa"/>
          </w:tcPr>
          <w:p w14:paraId="3D0CEC51" w14:textId="322EBE36" w:rsidR="002F6399" w:rsidRPr="00AA6956" w:rsidRDefault="002F6399" w:rsidP="002F6399">
            <w:pPr>
              <w:tabs>
                <w:tab w:val="decimal" w:pos="1260"/>
              </w:tabs>
              <w:ind w:left="-128" w:right="-45"/>
              <w:rPr>
                <w:rFonts w:cstheme="minorBidi"/>
                <w:sz w:val="19"/>
                <w:szCs w:val="24"/>
                <w:lang w:bidi="th-TH"/>
              </w:rPr>
            </w:pPr>
            <w:r w:rsidRPr="002F6399">
              <w:rPr>
                <w:rFonts w:cstheme="minorBidi"/>
                <w:sz w:val="19"/>
                <w:szCs w:val="24"/>
                <w:lang w:bidi="th-TH"/>
              </w:rPr>
              <w:t>23,135,529</w:t>
            </w:r>
          </w:p>
        </w:tc>
        <w:tc>
          <w:tcPr>
            <w:tcW w:w="270" w:type="dxa"/>
            <w:vAlign w:val="bottom"/>
          </w:tcPr>
          <w:p w14:paraId="33D2A256" w14:textId="77777777" w:rsidR="002F6399" w:rsidRPr="004D6A36" w:rsidRDefault="002F6399" w:rsidP="002F6399">
            <w:pPr>
              <w:ind w:right="-606"/>
              <w:jc w:val="thaiDistribute"/>
              <w:rPr>
                <w:rFonts w:cs="Times New Roman"/>
                <w:b/>
                <w:bCs/>
                <w:sz w:val="19"/>
                <w:szCs w:val="19"/>
              </w:rPr>
            </w:pPr>
          </w:p>
        </w:tc>
        <w:tc>
          <w:tcPr>
            <w:tcW w:w="2790" w:type="dxa"/>
          </w:tcPr>
          <w:p w14:paraId="32AA9EF3" w14:textId="47300451" w:rsidR="002F6399" w:rsidRPr="004D6A36" w:rsidRDefault="002F6399" w:rsidP="002F6399">
            <w:pPr>
              <w:ind w:left="160" w:right="-45" w:hanging="180"/>
              <w:rPr>
                <w:rFonts w:cs="Times New Roman"/>
                <w:sz w:val="19"/>
                <w:szCs w:val="19"/>
              </w:rPr>
            </w:pPr>
            <w:r w:rsidRPr="004D6A36">
              <w:rPr>
                <w:rFonts w:cs="Times New Roman"/>
                <w:sz w:val="19"/>
                <w:szCs w:val="19"/>
              </w:rPr>
              <w:t>Gold, residence and vehicle</w:t>
            </w:r>
          </w:p>
        </w:tc>
      </w:tr>
      <w:tr w:rsidR="002F6399" w:rsidRPr="004D6A36" w14:paraId="3D6E2733" w14:textId="77777777" w:rsidTr="003A2D5B">
        <w:trPr>
          <w:trHeight w:val="20"/>
        </w:trPr>
        <w:tc>
          <w:tcPr>
            <w:tcW w:w="3618" w:type="dxa"/>
          </w:tcPr>
          <w:p w14:paraId="1E0E799D" w14:textId="77777777" w:rsidR="002F6399" w:rsidRPr="004D6A36" w:rsidRDefault="002F6399" w:rsidP="002F6399">
            <w:pPr>
              <w:pStyle w:val="ListParagraph"/>
              <w:ind w:left="223" w:right="-606" w:hanging="223"/>
              <w:jc w:val="thaiDistribute"/>
              <w:rPr>
                <w:sz w:val="19"/>
                <w:szCs w:val="19"/>
              </w:rPr>
            </w:pPr>
          </w:p>
        </w:tc>
        <w:tc>
          <w:tcPr>
            <w:tcW w:w="1350" w:type="dxa"/>
          </w:tcPr>
          <w:p w14:paraId="2C5C4B9C" w14:textId="77777777" w:rsidR="002F6399" w:rsidRPr="003E1D5F" w:rsidRDefault="002F6399" w:rsidP="002F6399">
            <w:pPr>
              <w:tabs>
                <w:tab w:val="decimal" w:pos="1260"/>
              </w:tabs>
              <w:ind w:left="-128" w:right="-45"/>
              <w:rPr>
                <w:rFonts w:cs="Times New Roman"/>
                <w:sz w:val="19"/>
                <w:szCs w:val="19"/>
              </w:rPr>
            </w:pPr>
          </w:p>
        </w:tc>
        <w:tc>
          <w:tcPr>
            <w:tcW w:w="236" w:type="dxa"/>
          </w:tcPr>
          <w:p w14:paraId="6BCD75C3" w14:textId="77777777" w:rsidR="002F6399" w:rsidRPr="003E1D5F" w:rsidRDefault="002F6399" w:rsidP="002F6399">
            <w:pPr>
              <w:tabs>
                <w:tab w:val="decimal" w:pos="1260"/>
              </w:tabs>
              <w:ind w:left="-128" w:right="-45"/>
              <w:rPr>
                <w:rFonts w:cs="Times New Roman"/>
                <w:sz w:val="19"/>
                <w:szCs w:val="19"/>
              </w:rPr>
            </w:pPr>
          </w:p>
        </w:tc>
        <w:tc>
          <w:tcPr>
            <w:tcW w:w="1114" w:type="dxa"/>
          </w:tcPr>
          <w:p w14:paraId="442BAEBA" w14:textId="77777777" w:rsidR="002F6399" w:rsidRPr="003E1D5F" w:rsidRDefault="002F6399" w:rsidP="002F6399">
            <w:pPr>
              <w:tabs>
                <w:tab w:val="decimal" w:pos="1260"/>
              </w:tabs>
              <w:ind w:left="-128" w:right="-45"/>
              <w:rPr>
                <w:rFonts w:cs="Times New Roman"/>
                <w:sz w:val="19"/>
                <w:szCs w:val="19"/>
              </w:rPr>
            </w:pPr>
          </w:p>
        </w:tc>
        <w:tc>
          <w:tcPr>
            <w:tcW w:w="270" w:type="dxa"/>
            <w:vAlign w:val="bottom"/>
          </w:tcPr>
          <w:p w14:paraId="5ADAFD32" w14:textId="77777777" w:rsidR="002F6399" w:rsidRPr="004D6A36" w:rsidRDefault="002F6399" w:rsidP="002F6399">
            <w:pPr>
              <w:ind w:right="-606"/>
              <w:jc w:val="thaiDistribute"/>
              <w:rPr>
                <w:rFonts w:cs="Times New Roman"/>
                <w:b/>
                <w:bCs/>
                <w:sz w:val="19"/>
                <w:szCs w:val="19"/>
              </w:rPr>
            </w:pPr>
          </w:p>
        </w:tc>
        <w:tc>
          <w:tcPr>
            <w:tcW w:w="2790" w:type="dxa"/>
          </w:tcPr>
          <w:p w14:paraId="1E304906" w14:textId="77777777" w:rsidR="002F6399" w:rsidRPr="004D6A36" w:rsidRDefault="002F6399" w:rsidP="002F6399">
            <w:pPr>
              <w:ind w:left="160" w:right="-45" w:hanging="180"/>
              <w:rPr>
                <w:rFonts w:cs="Times New Roman"/>
                <w:sz w:val="19"/>
                <w:szCs w:val="19"/>
              </w:rPr>
            </w:pPr>
          </w:p>
        </w:tc>
      </w:tr>
      <w:tr w:rsidR="002F6399" w:rsidRPr="004D6A36" w14:paraId="3B98A920" w14:textId="77777777">
        <w:trPr>
          <w:trHeight w:val="20"/>
        </w:trPr>
        <w:tc>
          <w:tcPr>
            <w:tcW w:w="3618" w:type="dxa"/>
          </w:tcPr>
          <w:p w14:paraId="3C5D6298" w14:textId="146E5779" w:rsidR="002F6399" w:rsidRPr="004D6A36" w:rsidRDefault="002F6399" w:rsidP="002F6399">
            <w:pPr>
              <w:pStyle w:val="ListParagraph"/>
              <w:ind w:left="223" w:right="-606" w:hanging="223"/>
              <w:jc w:val="thaiDistribute"/>
              <w:rPr>
                <w:sz w:val="19"/>
                <w:szCs w:val="19"/>
              </w:rPr>
            </w:pPr>
            <w:r>
              <w:rPr>
                <w:b/>
                <w:bCs/>
                <w:sz w:val="19"/>
                <w:szCs w:val="19"/>
                <w:lang w:val="en-US"/>
              </w:rPr>
              <w:t xml:space="preserve">31 </w:t>
            </w:r>
            <w:r>
              <w:rPr>
                <w:rFonts w:cstheme="minorBidi"/>
                <w:b/>
                <w:bCs/>
                <w:sz w:val="19"/>
                <w:szCs w:val="24"/>
                <w:lang w:val="en-US" w:bidi="th-TH"/>
              </w:rPr>
              <w:t xml:space="preserve">December </w:t>
            </w:r>
            <w:r w:rsidRPr="004D6A36">
              <w:rPr>
                <w:b/>
                <w:bCs/>
                <w:sz w:val="19"/>
                <w:szCs w:val="19"/>
              </w:rPr>
              <w:t>2024</w:t>
            </w:r>
          </w:p>
        </w:tc>
        <w:tc>
          <w:tcPr>
            <w:tcW w:w="1350" w:type="dxa"/>
            <w:vAlign w:val="bottom"/>
          </w:tcPr>
          <w:p w14:paraId="659C362F" w14:textId="77777777" w:rsidR="002F6399" w:rsidRPr="00AA6956" w:rsidRDefault="002F6399" w:rsidP="002F6399">
            <w:pPr>
              <w:tabs>
                <w:tab w:val="decimal" w:pos="1260"/>
              </w:tabs>
              <w:ind w:left="-128" w:right="-45"/>
              <w:rPr>
                <w:rFonts w:cstheme="minorBidi"/>
                <w:sz w:val="19"/>
                <w:szCs w:val="24"/>
                <w:lang w:bidi="th-TH"/>
              </w:rPr>
            </w:pPr>
          </w:p>
        </w:tc>
        <w:tc>
          <w:tcPr>
            <w:tcW w:w="236" w:type="dxa"/>
            <w:vAlign w:val="bottom"/>
          </w:tcPr>
          <w:p w14:paraId="34D7A887" w14:textId="77777777" w:rsidR="002F6399" w:rsidRPr="003E1D5F" w:rsidRDefault="002F6399" w:rsidP="002F6399">
            <w:pPr>
              <w:tabs>
                <w:tab w:val="decimal" w:pos="1260"/>
              </w:tabs>
              <w:ind w:left="-128" w:right="-45"/>
              <w:rPr>
                <w:rFonts w:cs="Times New Roman"/>
                <w:sz w:val="19"/>
                <w:szCs w:val="19"/>
              </w:rPr>
            </w:pPr>
          </w:p>
        </w:tc>
        <w:tc>
          <w:tcPr>
            <w:tcW w:w="1114" w:type="dxa"/>
          </w:tcPr>
          <w:p w14:paraId="50691BC2" w14:textId="77777777" w:rsidR="002F6399" w:rsidRPr="003E1D5F" w:rsidRDefault="002F6399" w:rsidP="002F6399">
            <w:pPr>
              <w:tabs>
                <w:tab w:val="decimal" w:pos="1260"/>
              </w:tabs>
              <w:ind w:left="-128" w:right="-45"/>
              <w:rPr>
                <w:rFonts w:cs="Times New Roman"/>
                <w:sz w:val="19"/>
                <w:szCs w:val="19"/>
              </w:rPr>
            </w:pPr>
          </w:p>
        </w:tc>
        <w:tc>
          <w:tcPr>
            <w:tcW w:w="270" w:type="dxa"/>
            <w:vAlign w:val="bottom"/>
          </w:tcPr>
          <w:p w14:paraId="6B5ABDB6" w14:textId="77777777" w:rsidR="002F6399" w:rsidRPr="004D6A36" w:rsidRDefault="002F6399" w:rsidP="002F6399">
            <w:pPr>
              <w:ind w:right="-606"/>
              <w:jc w:val="thaiDistribute"/>
              <w:rPr>
                <w:rFonts w:cs="Times New Roman"/>
                <w:b/>
                <w:bCs/>
                <w:sz w:val="19"/>
                <w:szCs w:val="19"/>
              </w:rPr>
            </w:pPr>
          </w:p>
        </w:tc>
        <w:tc>
          <w:tcPr>
            <w:tcW w:w="2790" w:type="dxa"/>
          </w:tcPr>
          <w:p w14:paraId="132CDFF6" w14:textId="77777777" w:rsidR="002F6399" w:rsidRPr="004D6A36" w:rsidRDefault="002F6399" w:rsidP="002F6399">
            <w:pPr>
              <w:ind w:left="160" w:right="-45" w:hanging="180"/>
              <w:rPr>
                <w:rFonts w:cs="Times New Roman"/>
                <w:sz w:val="19"/>
                <w:szCs w:val="19"/>
              </w:rPr>
            </w:pPr>
          </w:p>
        </w:tc>
      </w:tr>
      <w:tr w:rsidR="002F6399" w:rsidRPr="004D6A36" w14:paraId="1C77CC4A" w14:textId="77777777">
        <w:trPr>
          <w:trHeight w:val="20"/>
        </w:trPr>
        <w:tc>
          <w:tcPr>
            <w:tcW w:w="3618" w:type="dxa"/>
          </w:tcPr>
          <w:p w14:paraId="6A9CF269" w14:textId="3F488F80" w:rsidR="002F6399" w:rsidRPr="0012504D" w:rsidRDefault="002F6399" w:rsidP="002F6399">
            <w:pPr>
              <w:pStyle w:val="ListParagraph"/>
              <w:ind w:left="223" w:right="-606" w:hanging="223"/>
              <w:jc w:val="thaiDistribute"/>
              <w:rPr>
                <w:sz w:val="19"/>
                <w:szCs w:val="19"/>
              </w:rPr>
            </w:pPr>
            <w:r w:rsidRPr="004D6A36">
              <w:rPr>
                <w:b/>
                <w:bCs/>
                <w:sz w:val="19"/>
                <w:szCs w:val="19"/>
              </w:rPr>
              <w:t>Investments in debt instruments</w:t>
            </w:r>
            <w:r w:rsidRPr="004D6A36">
              <w:rPr>
                <w:b/>
                <w:bCs/>
                <w:sz w:val="19"/>
                <w:szCs w:val="19"/>
                <w:vertAlign w:val="superscript"/>
              </w:rPr>
              <w:t>**</w:t>
            </w:r>
          </w:p>
        </w:tc>
        <w:tc>
          <w:tcPr>
            <w:tcW w:w="1350" w:type="dxa"/>
            <w:vAlign w:val="bottom"/>
          </w:tcPr>
          <w:p w14:paraId="220C926B" w14:textId="77777777" w:rsidR="002F6399" w:rsidRPr="00AA6956" w:rsidRDefault="002F6399" w:rsidP="002F6399">
            <w:pPr>
              <w:tabs>
                <w:tab w:val="decimal" w:pos="1260"/>
              </w:tabs>
              <w:ind w:left="-128" w:right="-45"/>
              <w:rPr>
                <w:rFonts w:cstheme="minorBidi"/>
                <w:sz w:val="19"/>
                <w:szCs w:val="24"/>
                <w:lang w:bidi="th-TH"/>
              </w:rPr>
            </w:pPr>
          </w:p>
        </w:tc>
        <w:tc>
          <w:tcPr>
            <w:tcW w:w="236" w:type="dxa"/>
            <w:vAlign w:val="bottom"/>
          </w:tcPr>
          <w:p w14:paraId="5759D867" w14:textId="77777777" w:rsidR="002F6399" w:rsidRPr="004D6A36" w:rsidRDefault="002F6399" w:rsidP="002F6399">
            <w:pPr>
              <w:tabs>
                <w:tab w:val="decimal" w:pos="1260"/>
              </w:tabs>
              <w:ind w:left="-128" w:right="-45"/>
              <w:rPr>
                <w:rFonts w:cs="Times New Roman"/>
                <w:sz w:val="19"/>
                <w:szCs w:val="19"/>
              </w:rPr>
            </w:pPr>
          </w:p>
        </w:tc>
        <w:tc>
          <w:tcPr>
            <w:tcW w:w="1114" w:type="dxa"/>
            <w:vAlign w:val="bottom"/>
          </w:tcPr>
          <w:p w14:paraId="2CCFD6D6" w14:textId="77777777" w:rsidR="002F6399" w:rsidRPr="004D6A36" w:rsidRDefault="002F6399" w:rsidP="002F6399">
            <w:pPr>
              <w:tabs>
                <w:tab w:val="decimal" w:pos="1260"/>
              </w:tabs>
              <w:ind w:left="-128" w:right="-45"/>
              <w:rPr>
                <w:rFonts w:cs="Times New Roman"/>
                <w:sz w:val="19"/>
                <w:szCs w:val="19"/>
              </w:rPr>
            </w:pPr>
          </w:p>
        </w:tc>
        <w:tc>
          <w:tcPr>
            <w:tcW w:w="270" w:type="dxa"/>
            <w:vAlign w:val="bottom"/>
          </w:tcPr>
          <w:p w14:paraId="3C71AD67" w14:textId="77777777" w:rsidR="002F6399" w:rsidRPr="004D6A36" w:rsidRDefault="002F6399" w:rsidP="002F6399">
            <w:pPr>
              <w:ind w:right="-606"/>
              <w:jc w:val="thaiDistribute"/>
              <w:rPr>
                <w:rFonts w:cs="Times New Roman"/>
                <w:b/>
                <w:bCs/>
                <w:sz w:val="19"/>
                <w:szCs w:val="19"/>
              </w:rPr>
            </w:pPr>
          </w:p>
        </w:tc>
        <w:tc>
          <w:tcPr>
            <w:tcW w:w="2790" w:type="dxa"/>
          </w:tcPr>
          <w:p w14:paraId="70162434" w14:textId="77777777" w:rsidR="002F6399" w:rsidRPr="004D6A36" w:rsidRDefault="002F6399" w:rsidP="002F6399">
            <w:pPr>
              <w:ind w:left="160" w:right="-45" w:hanging="180"/>
              <w:rPr>
                <w:rFonts w:cs="Times New Roman"/>
                <w:sz w:val="19"/>
                <w:szCs w:val="19"/>
              </w:rPr>
            </w:pPr>
          </w:p>
        </w:tc>
      </w:tr>
      <w:tr w:rsidR="002F6399" w:rsidRPr="004D6A36" w14:paraId="7C8BA6F3" w14:textId="77777777">
        <w:trPr>
          <w:trHeight w:val="20"/>
        </w:trPr>
        <w:tc>
          <w:tcPr>
            <w:tcW w:w="3618" w:type="dxa"/>
          </w:tcPr>
          <w:p w14:paraId="3AE4EDDA" w14:textId="27952002" w:rsidR="002F6399" w:rsidRPr="0012504D" w:rsidRDefault="002F6399" w:rsidP="002F6399">
            <w:pPr>
              <w:pStyle w:val="ListParagraph"/>
              <w:ind w:left="223" w:right="-606" w:hanging="223"/>
              <w:jc w:val="thaiDistribute"/>
              <w:rPr>
                <w:sz w:val="19"/>
                <w:szCs w:val="19"/>
              </w:rPr>
            </w:pPr>
            <w:r w:rsidRPr="004D6A36">
              <w:rPr>
                <w:sz w:val="19"/>
                <w:szCs w:val="19"/>
              </w:rPr>
              <w:t>-</w:t>
            </w:r>
            <w:r w:rsidRPr="004D6A36">
              <w:rPr>
                <w:sz w:val="19"/>
                <w:szCs w:val="19"/>
              </w:rPr>
              <w:tab/>
              <w:t>Government and state enterprise securities</w:t>
            </w:r>
          </w:p>
        </w:tc>
        <w:tc>
          <w:tcPr>
            <w:tcW w:w="1350" w:type="dxa"/>
            <w:vAlign w:val="center"/>
          </w:tcPr>
          <w:p w14:paraId="7B859C28" w14:textId="69B77A3B" w:rsidR="002F6399" w:rsidRPr="004D6A36" w:rsidRDefault="002F6399" w:rsidP="002F6399">
            <w:pPr>
              <w:tabs>
                <w:tab w:val="decimal" w:pos="1260"/>
              </w:tabs>
              <w:ind w:left="-128" w:right="-45"/>
              <w:rPr>
                <w:rFonts w:cs="Times New Roman"/>
                <w:sz w:val="19"/>
                <w:szCs w:val="19"/>
              </w:rPr>
            </w:pPr>
            <w:r w:rsidRPr="003E1D5F">
              <w:rPr>
                <w:rFonts w:cs="Times New Roman"/>
                <w:sz w:val="19"/>
                <w:szCs w:val="19"/>
              </w:rPr>
              <w:t>2,131,366</w:t>
            </w:r>
          </w:p>
        </w:tc>
        <w:tc>
          <w:tcPr>
            <w:tcW w:w="236" w:type="dxa"/>
            <w:vAlign w:val="bottom"/>
          </w:tcPr>
          <w:p w14:paraId="4FC4B42D" w14:textId="77777777" w:rsidR="002F6399" w:rsidRPr="004D6A36" w:rsidRDefault="002F6399" w:rsidP="002F6399">
            <w:pPr>
              <w:tabs>
                <w:tab w:val="decimal" w:pos="1260"/>
              </w:tabs>
              <w:ind w:left="-128" w:right="-45"/>
              <w:rPr>
                <w:rFonts w:cs="Times New Roman"/>
                <w:sz w:val="19"/>
                <w:szCs w:val="19"/>
              </w:rPr>
            </w:pPr>
          </w:p>
        </w:tc>
        <w:tc>
          <w:tcPr>
            <w:tcW w:w="1114" w:type="dxa"/>
          </w:tcPr>
          <w:p w14:paraId="4840EFC0" w14:textId="2C6FA044" w:rsidR="002F6399" w:rsidRPr="004D6A36" w:rsidRDefault="002F6399" w:rsidP="002F6399">
            <w:pPr>
              <w:tabs>
                <w:tab w:val="decimal" w:pos="1260"/>
              </w:tabs>
              <w:ind w:left="-128" w:right="-45"/>
              <w:rPr>
                <w:rFonts w:cs="Times New Roman"/>
                <w:sz w:val="19"/>
                <w:szCs w:val="19"/>
              </w:rPr>
            </w:pPr>
            <w:r w:rsidRPr="00B95516">
              <w:rPr>
                <w:rFonts w:cs="Times New Roman"/>
                <w:sz w:val="19"/>
                <w:szCs w:val="19"/>
                <w:cs/>
                <w:lang w:bidi="th-TH"/>
              </w:rPr>
              <w:t>-</w:t>
            </w:r>
          </w:p>
        </w:tc>
        <w:tc>
          <w:tcPr>
            <w:tcW w:w="270" w:type="dxa"/>
            <w:vAlign w:val="bottom"/>
          </w:tcPr>
          <w:p w14:paraId="7E3A6493" w14:textId="77777777" w:rsidR="002F6399" w:rsidRPr="004D6A36" w:rsidRDefault="002F6399" w:rsidP="002F6399">
            <w:pPr>
              <w:ind w:right="-606"/>
              <w:jc w:val="thaiDistribute"/>
              <w:rPr>
                <w:rFonts w:cs="Times New Roman"/>
                <w:b/>
                <w:bCs/>
                <w:sz w:val="19"/>
                <w:szCs w:val="19"/>
              </w:rPr>
            </w:pPr>
          </w:p>
        </w:tc>
        <w:tc>
          <w:tcPr>
            <w:tcW w:w="2790" w:type="dxa"/>
          </w:tcPr>
          <w:p w14:paraId="213154B7" w14:textId="0AA42977" w:rsidR="002F6399" w:rsidRPr="004D6A36" w:rsidRDefault="002F6399" w:rsidP="002F6399">
            <w:pPr>
              <w:ind w:left="160" w:right="-45" w:hanging="180"/>
              <w:rPr>
                <w:rFonts w:cs="Times New Roman"/>
                <w:sz w:val="19"/>
                <w:szCs w:val="19"/>
              </w:rPr>
            </w:pPr>
            <w:r w:rsidRPr="003E1D5F">
              <w:rPr>
                <w:rFonts w:cs="Times New Roman"/>
                <w:sz w:val="19"/>
                <w:szCs w:val="19"/>
              </w:rPr>
              <w:t>None</w:t>
            </w:r>
          </w:p>
        </w:tc>
      </w:tr>
      <w:tr w:rsidR="002F6399" w:rsidRPr="004D6A36" w14:paraId="1A033022" w14:textId="77777777">
        <w:trPr>
          <w:trHeight w:val="20"/>
        </w:trPr>
        <w:tc>
          <w:tcPr>
            <w:tcW w:w="3618" w:type="dxa"/>
          </w:tcPr>
          <w:p w14:paraId="1490BA81" w14:textId="21F4864A" w:rsidR="002F6399" w:rsidRPr="004D6A36" w:rsidRDefault="002F6399" w:rsidP="002F6399">
            <w:pPr>
              <w:pStyle w:val="ListParagraph"/>
              <w:ind w:left="223" w:right="-606" w:hanging="223"/>
              <w:jc w:val="thaiDistribute"/>
              <w:rPr>
                <w:sz w:val="19"/>
                <w:szCs w:val="19"/>
              </w:rPr>
            </w:pPr>
            <w:r w:rsidRPr="004D6A36">
              <w:rPr>
                <w:sz w:val="19"/>
                <w:szCs w:val="19"/>
              </w:rPr>
              <w:t>-</w:t>
            </w:r>
            <w:r w:rsidRPr="004D6A36">
              <w:rPr>
                <w:sz w:val="19"/>
                <w:szCs w:val="19"/>
              </w:rPr>
              <w:tab/>
              <w:t>Private debt securities</w:t>
            </w:r>
          </w:p>
        </w:tc>
        <w:tc>
          <w:tcPr>
            <w:tcW w:w="1350" w:type="dxa"/>
            <w:vAlign w:val="center"/>
          </w:tcPr>
          <w:p w14:paraId="0F4FB504" w14:textId="27D0CEA0" w:rsidR="002F6399" w:rsidRPr="004D6A36" w:rsidRDefault="002F6399" w:rsidP="002F6399">
            <w:pPr>
              <w:tabs>
                <w:tab w:val="decimal" w:pos="1260"/>
              </w:tabs>
              <w:ind w:left="-128" w:right="-45"/>
              <w:rPr>
                <w:rFonts w:cs="Times New Roman"/>
                <w:sz w:val="19"/>
                <w:szCs w:val="19"/>
              </w:rPr>
            </w:pPr>
            <w:r w:rsidRPr="003E1D5F">
              <w:rPr>
                <w:rFonts w:cs="Times New Roman"/>
                <w:sz w:val="19"/>
                <w:szCs w:val="19"/>
                <w:cs/>
                <w:lang w:bidi="th-TH"/>
              </w:rPr>
              <w:t>20</w:t>
            </w:r>
            <w:r w:rsidRPr="003E1D5F">
              <w:rPr>
                <w:rFonts w:cs="Times New Roman"/>
                <w:sz w:val="19"/>
                <w:szCs w:val="19"/>
              </w:rPr>
              <w:t>,</w:t>
            </w:r>
            <w:r w:rsidRPr="003E1D5F">
              <w:rPr>
                <w:rFonts w:cs="Times New Roman"/>
                <w:sz w:val="19"/>
                <w:szCs w:val="19"/>
                <w:cs/>
                <w:lang w:bidi="th-TH"/>
              </w:rPr>
              <w:t>094</w:t>
            </w:r>
          </w:p>
        </w:tc>
        <w:tc>
          <w:tcPr>
            <w:tcW w:w="236" w:type="dxa"/>
            <w:vAlign w:val="bottom"/>
          </w:tcPr>
          <w:p w14:paraId="7FE01F3C" w14:textId="77777777" w:rsidR="002F6399" w:rsidRPr="004D6A36" w:rsidRDefault="002F6399" w:rsidP="002F6399">
            <w:pPr>
              <w:tabs>
                <w:tab w:val="decimal" w:pos="1260"/>
              </w:tabs>
              <w:ind w:left="-128" w:right="-45"/>
              <w:rPr>
                <w:rFonts w:cs="Times New Roman"/>
                <w:sz w:val="19"/>
                <w:szCs w:val="19"/>
              </w:rPr>
            </w:pPr>
          </w:p>
        </w:tc>
        <w:tc>
          <w:tcPr>
            <w:tcW w:w="1114" w:type="dxa"/>
          </w:tcPr>
          <w:p w14:paraId="541B3742" w14:textId="0A2BCE95" w:rsidR="002F6399" w:rsidRPr="004D6A36" w:rsidRDefault="002F6399" w:rsidP="002F6399">
            <w:pPr>
              <w:tabs>
                <w:tab w:val="decimal" w:pos="1260"/>
              </w:tabs>
              <w:ind w:left="-128" w:right="-45"/>
              <w:rPr>
                <w:rFonts w:cs="Times New Roman"/>
                <w:sz w:val="19"/>
                <w:szCs w:val="19"/>
              </w:rPr>
            </w:pPr>
            <w:r w:rsidRPr="00B95516">
              <w:rPr>
                <w:rFonts w:cs="Times New Roman"/>
                <w:sz w:val="19"/>
                <w:szCs w:val="19"/>
                <w:cs/>
                <w:lang w:bidi="th-TH"/>
              </w:rPr>
              <w:t>-</w:t>
            </w:r>
          </w:p>
        </w:tc>
        <w:tc>
          <w:tcPr>
            <w:tcW w:w="270" w:type="dxa"/>
            <w:vAlign w:val="bottom"/>
          </w:tcPr>
          <w:p w14:paraId="3323BF8F" w14:textId="77777777" w:rsidR="002F6399" w:rsidRPr="004D6A36" w:rsidRDefault="002F6399" w:rsidP="002F6399">
            <w:pPr>
              <w:ind w:right="-606"/>
              <w:jc w:val="thaiDistribute"/>
              <w:rPr>
                <w:rFonts w:cs="Times New Roman"/>
                <w:b/>
                <w:bCs/>
                <w:sz w:val="19"/>
                <w:szCs w:val="19"/>
              </w:rPr>
            </w:pPr>
          </w:p>
        </w:tc>
        <w:tc>
          <w:tcPr>
            <w:tcW w:w="2790" w:type="dxa"/>
          </w:tcPr>
          <w:p w14:paraId="7D78AFF4" w14:textId="2DECA5CB" w:rsidR="002F6399" w:rsidRPr="004D6A36" w:rsidRDefault="002F6399" w:rsidP="002F6399">
            <w:pPr>
              <w:ind w:left="160" w:right="-45" w:hanging="180"/>
              <w:rPr>
                <w:rFonts w:cs="Times New Roman"/>
                <w:sz w:val="19"/>
                <w:szCs w:val="19"/>
              </w:rPr>
            </w:pPr>
            <w:r w:rsidRPr="003E1D5F">
              <w:rPr>
                <w:rFonts w:cs="Times New Roman"/>
                <w:sz w:val="19"/>
                <w:szCs w:val="19"/>
              </w:rPr>
              <w:t>None</w:t>
            </w:r>
          </w:p>
        </w:tc>
      </w:tr>
      <w:tr w:rsidR="002F6399" w:rsidRPr="004D6A36" w14:paraId="0CD369F5" w14:textId="77777777">
        <w:trPr>
          <w:trHeight w:val="20"/>
        </w:trPr>
        <w:tc>
          <w:tcPr>
            <w:tcW w:w="3618" w:type="dxa"/>
          </w:tcPr>
          <w:p w14:paraId="075A5203" w14:textId="4572ED45" w:rsidR="002F6399" w:rsidRPr="004D6A36" w:rsidRDefault="002F6399" w:rsidP="002F6399">
            <w:pPr>
              <w:pStyle w:val="ListParagraph"/>
              <w:ind w:left="223" w:right="-606" w:hanging="223"/>
              <w:jc w:val="thaiDistribute"/>
              <w:rPr>
                <w:sz w:val="19"/>
                <w:szCs w:val="19"/>
              </w:rPr>
            </w:pPr>
            <w:r w:rsidRPr="004D6A36">
              <w:rPr>
                <w:b/>
                <w:bCs/>
                <w:sz w:val="19"/>
                <w:szCs w:val="19"/>
              </w:rPr>
              <w:t>Loans to SME and micro SME customers</w:t>
            </w:r>
          </w:p>
        </w:tc>
        <w:tc>
          <w:tcPr>
            <w:tcW w:w="1350" w:type="dxa"/>
            <w:vAlign w:val="bottom"/>
          </w:tcPr>
          <w:p w14:paraId="2F08DF69" w14:textId="77777777" w:rsidR="002F6399" w:rsidRPr="004D6A36" w:rsidRDefault="002F6399" w:rsidP="002F6399">
            <w:pPr>
              <w:tabs>
                <w:tab w:val="decimal" w:pos="1260"/>
              </w:tabs>
              <w:ind w:left="-128" w:right="-45"/>
              <w:rPr>
                <w:rFonts w:cs="Times New Roman"/>
                <w:sz w:val="19"/>
                <w:szCs w:val="19"/>
              </w:rPr>
            </w:pPr>
          </w:p>
        </w:tc>
        <w:tc>
          <w:tcPr>
            <w:tcW w:w="236" w:type="dxa"/>
            <w:vAlign w:val="bottom"/>
          </w:tcPr>
          <w:p w14:paraId="026F79F8" w14:textId="77777777" w:rsidR="002F6399" w:rsidRPr="004D6A36" w:rsidRDefault="002F6399" w:rsidP="002F6399">
            <w:pPr>
              <w:tabs>
                <w:tab w:val="decimal" w:pos="1260"/>
              </w:tabs>
              <w:ind w:left="-128" w:right="-45"/>
              <w:rPr>
                <w:rFonts w:cs="Times New Roman"/>
                <w:sz w:val="19"/>
                <w:szCs w:val="19"/>
              </w:rPr>
            </w:pPr>
          </w:p>
        </w:tc>
        <w:tc>
          <w:tcPr>
            <w:tcW w:w="1114" w:type="dxa"/>
            <w:vAlign w:val="bottom"/>
          </w:tcPr>
          <w:p w14:paraId="09A6C2C3" w14:textId="77777777" w:rsidR="002F6399" w:rsidRPr="004D6A36" w:rsidRDefault="002F6399" w:rsidP="002F6399">
            <w:pPr>
              <w:tabs>
                <w:tab w:val="decimal" w:pos="1260"/>
              </w:tabs>
              <w:ind w:left="-128" w:right="-45"/>
              <w:rPr>
                <w:rFonts w:cs="Times New Roman"/>
                <w:sz w:val="19"/>
                <w:szCs w:val="19"/>
              </w:rPr>
            </w:pPr>
          </w:p>
        </w:tc>
        <w:tc>
          <w:tcPr>
            <w:tcW w:w="270" w:type="dxa"/>
            <w:vAlign w:val="bottom"/>
          </w:tcPr>
          <w:p w14:paraId="5D8A7800" w14:textId="77777777" w:rsidR="002F6399" w:rsidRPr="004D6A36" w:rsidRDefault="002F6399" w:rsidP="002F6399">
            <w:pPr>
              <w:ind w:right="-606"/>
              <w:jc w:val="thaiDistribute"/>
              <w:rPr>
                <w:rFonts w:cs="Times New Roman"/>
                <w:b/>
                <w:bCs/>
                <w:sz w:val="19"/>
                <w:szCs w:val="19"/>
              </w:rPr>
            </w:pPr>
          </w:p>
        </w:tc>
        <w:tc>
          <w:tcPr>
            <w:tcW w:w="2790" w:type="dxa"/>
          </w:tcPr>
          <w:p w14:paraId="242A7B93" w14:textId="77777777" w:rsidR="002F6399" w:rsidRPr="004D6A36" w:rsidRDefault="002F6399" w:rsidP="002F6399">
            <w:pPr>
              <w:ind w:left="160" w:right="-45" w:hanging="180"/>
              <w:rPr>
                <w:rFonts w:cs="Times New Roman"/>
                <w:sz w:val="19"/>
                <w:szCs w:val="19"/>
              </w:rPr>
            </w:pPr>
          </w:p>
        </w:tc>
      </w:tr>
      <w:tr w:rsidR="002F6399" w:rsidRPr="004D6A36" w14:paraId="6986D8A8" w14:textId="77777777" w:rsidTr="0012504D">
        <w:trPr>
          <w:trHeight w:val="20"/>
        </w:trPr>
        <w:tc>
          <w:tcPr>
            <w:tcW w:w="3618" w:type="dxa"/>
          </w:tcPr>
          <w:p w14:paraId="25948E48" w14:textId="1472F7AB" w:rsidR="002F6399" w:rsidRPr="0012504D" w:rsidRDefault="002F6399" w:rsidP="002F6399">
            <w:pPr>
              <w:pStyle w:val="ListParagraph"/>
              <w:ind w:left="223" w:right="-606" w:hanging="223"/>
              <w:jc w:val="thaiDistribute"/>
              <w:rPr>
                <w:sz w:val="19"/>
                <w:szCs w:val="19"/>
              </w:rPr>
            </w:pPr>
            <w:r w:rsidRPr="004D6A36">
              <w:rPr>
                <w:sz w:val="19"/>
                <w:szCs w:val="19"/>
              </w:rPr>
              <w:t>-</w:t>
            </w:r>
            <w:r w:rsidRPr="004D6A36">
              <w:rPr>
                <w:sz w:val="19"/>
                <w:szCs w:val="19"/>
              </w:rPr>
              <w:tab/>
              <w:t>Loans</w:t>
            </w:r>
          </w:p>
        </w:tc>
        <w:tc>
          <w:tcPr>
            <w:tcW w:w="1350" w:type="dxa"/>
          </w:tcPr>
          <w:p w14:paraId="4F23356D" w14:textId="5F0F601E" w:rsidR="002F6399" w:rsidRPr="004D6A36" w:rsidRDefault="002F6399" w:rsidP="002F6399">
            <w:pPr>
              <w:tabs>
                <w:tab w:val="decimal" w:pos="1260"/>
              </w:tabs>
              <w:ind w:left="-128" w:right="-45"/>
              <w:rPr>
                <w:rFonts w:cs="Times New Roman"/>
                <w:sz w:val="19"/>
                <w:szCs w:val="19"/>
              </w:rPr>
            </w:pPr>
            <w:r w:rsidRPr="003E1D5F">
              <w:rPr>
                <w:rFonts w:cs="Times New Roman"/>
                <w:sz w:val="19"/>
                <w:szCs w:val="19"/>
              </w:rPr>
              <w:t>112,459,669</w:t>
            </w:r>
          </w:p>
        </w:tc>
        <w:tc>
          <w:tcPr>
            <w:tcW w:w="236" w:type="dxa"/>
          </w:tcPr>
          <w:p w14:paraId="14C56533" w14:textId="77777777" w:rsidR="002F6399" w:rsidRPr="004D6A36" w:rsidRDefault="002F6399" w:rsidP="002F6399">
            <w:pPr>
              <w:tabs>
                <w:tab w:val="decimal" w:pos="1260"/>
              </w:tabs>
              <w:ind w:left="-128" w:right="-45"/>
              <w:rPr>
                <w:rFonts w:cs="Times New Roman"/>
                <w:sz w:val="19"/>
                <w:szCs w:val="19"/>
              </w:rPr>
            </w:pPr>
          </w:p>
        </w:tc>
        <w:tc>
          <w:tcPr>
            <w:tcW w:w="1114" w:type="dxa"/>
          </w:tcPr>
          <w:p w14:paraId="73C81DC1" w14:textId="2089BB8F" w:rsidR="002F6399" w:rsidRPr="004D6A36" w:rsidRDefault="002F6399" w:rsidP="002F6399">
            <w:pPr>
              <w:tabs>
                <w:tab w:val="decimal" w:pos="1260"/>
              </w:tabs>
              <w:ind w:left="-128" w:right="-45"/>
              <w:rPr>
                <w:rFonts w:cs="Times New Roman"/>
                <w:sz w:val="19"/>
                <w:szCs w:val="19"/>
              </w:rPr>
            </w:pPr>
            <w:r w:rsidRPr="003E1D5F">
              <w:rPr>
                <w:rFonts w:cs="Times New Roman"/>
                <w:sz w:val="19"/>
                <w:szCs w:val="19"/>
              </w:rPr>
              <w:t>86,612,217</w:t>
            </w:r>
          </w:p>
        </w:tc>
        <w:tc>
          <w:tcPr>
            <w:tcW w:w="270" w:type="dxa"/>
            <w:vAlign w:val="bottom"/>
          </w:tcPr>
          <w:p w14:paraId="5F2A7936" w14:textId="77777777" w:rsidR="002F6399" w:rsidRPr="004D6A36" w:rsidRDefault="002F6399" w:rsidP="002F6399">
            <w:pPr>
              <w:ind w:right="-606"/>
              <w:jc w:val="thaiDistribute"/>
              <w:rPr>
                <w:rFonts w:cs="Times New Roman"/>
                <w:b/>
                <w:bCs/>
                <w:sz w:val="19"/>
                <w:szCs w:val="19"/>
              </w:rPr>
            </w:pPr>
          </w:p>
        </w:tc>
        <w:tc>
          <w:tcPr>
            <w:tcW w:w="2790" w:type="dxa"/>
          </w:tcPr>
          <w:p w14:paraId="7B78EF72" w14:textId="4995E082" w:rsidR="002F6399" w:rsidRPr="004D6A36" w:rsidRDefault="002F6399" w:rsidP="002F6399">
            <w:pPr>
              <w:ind w:left="160" w:right="-45" w:hanging="180"/>
              <w:rPr>
                <w:rFonts w:cs="Times New Roman"/>
                <w:sz w:val="19"/>
                <w:szCs w:val="19"/>
              </w:rPr>
            </w:pPr>
            <w:r w:rsidRPr="004D6A36">
              <w:rPr>
                <w:rFonts w:cs="Times New Roman"/>
                <w:sz w:val="19"/>
                <w:szCs w:val="19"/>
              </w:rPr>
              <w:t>Deposits, gold, land, building, residence, machine, equipment and TCG</w:t>
            </w:r>
          </w:p>
        </w:tc>
      </w:tr>
      <w:tr w:rsidR="002F6399" w:rsidRPr="004D6A36" w14:paraId="502A52CB" w14:textId="77777777" w:rsidTr="0012504D">
        <w:trPr>
          <w:trHeight w:val="20"/>
        </w:trPr>
        <w:tc>
          <w:tcPr>
            <w:tcW w:w="3618" w:type="dxa"/>
          </w:tcPr>
          <w:p w14:paraId="753282C3" w14:textId="4FF1D96A" w:rsidR="002F6399" w:rsidRPr="004D6A36" w:rsidRDefault="002F6399" w:rsidP="002F6399">
            <w:pPr>
              <w:pStyle w:val="ListParagraph"/>
              <w:ind w:left="223" w:right="-606" w:hanging="223"/>
              <w:jc w:val="thaiDistribute"/>
              <w:rPr>
                <w:sz w:val="19"/>
                <w:szCs w:val="19"/>
              </w:rPr>
            </w:pPr>
            <w:r w:rsidRPr="004D6A36">
              <w:rPr>
                <w:sz w:val="19"/>
                <w:szCs w:val="19"/>
              </w:rPr>
              <w:t>-</w:t>
            </w:r>
            <w:r w:rsidRPr="004D6A36">
              <w:rPr>
                <w:sz w:val="19"/>
                <w:szCs w:val="19"/>
              </w:rPr>
              <w:tab/>
              <w:t>Hire</w:t>
            </w:r>
            <w:r>
              <w:rPr>
                <w:sz w:val="19"/>
                <w:szCs w:val="19"/>
              </w:rPr>
              <w:t>-</w:t>
            </w:r>
            <w:r w:rsidRPr="004D6A36">
              <w:rPr>
                <w:sz w:val="19"/>
                <w:szCs w:val="19"/>
              </w:rPr>
              <w:t>purchase</w:t>
            </w:r>
          </w:p>
        </w:tc>
        <w:tc>
          <w:tcPr>
            <w:tcW w:w="1350" w:type="dxa"/>
          </w:tcPr>
          <w:p w14:paraId="2DCF7BF6" w14:textId="74483572" w:rsidR="002F6399" w:rsidRPr="004D6A36" w:rsidRDefault="002F6399" w:rsidP="002F6399">
            <w:pPr>
              <w:tabs>
                <w:tab w:val="decimal" w:pos="1260"/>
              </w:tabs>
              <w:ind w:left="-128" w:right="-45"/>
              <w:rPr>
                <w:rFonts w:cs="Times New Roman"/>
                <w:sz w:val="19"/>
                <w:szCs w:val="19"/>
              </w:rPr>
            </w:pPr>
            <w:r w:rsidRPr="003E1D5F">
              <w:rPr>
                <w:rFonts w:cs="Times New Roman"/>
                <w:sz w:val="19"/>
                <w:szCs w:val="19"/>
              </w:rPr>
              <w:t>2,112,712</w:t>
            </w:r>
          </w:p>
        </w:tc>
        <w:tc>
          <w:tcPr>
            <w:tcW w:w="236" w:type="dxa"/>
          </w:tcPr>
          <w:p w14:paraId="0BD34F6E" w14:textId="77777777" w:rsidR="002F6399" w:rsidRPr="004D6A36" w:rsidRDefault="002F6399" w:rsidP="002F6399">
            <w:pPr>
              <w:tabs>
                <w:tab w:val="decimal" w:pos="1260"/>
              </w:tabs>
              <w:ind w:left="-128" w:right="-45"/>
              <w:rPr>
                <w:rFonts w:cs="Times New Roman"/>
                <w:sz w:val="19"/>
                <w:szCs w:val="19"/>
              </w:rPr>
            </w:pPr>
          </w:p>
        </w:tc>
        <w:tc>
          <w:tcPr>
            <w:tcW w:w="1114" w:type="dxa"/>
          </w:tcPr>
          <w:p w14:paraId="449AF83E" w14:textId="11BB0BE4" w:rsidR="002F6399" w:rsidRPr="004D6A36" w:rsidRDefault="002F6399" w:rsidP="002F6399">
            <w:pPr>
              <w:tabs>
                <w:tab w:val="decimal" w:pos="1260"/>
              </w:tabs>
              <w:ind w:left="-128" w:right="-45"/>
              <w:rPr>
                <w:rFonts w:cs="Times New Roman"/>
                <w:sz w:val="19"/>
                <w:szCs w:val="19"/>
              </w:rPr>
            </w:pPr>
            <w:r w:rsidRPr="003E1D5F">
              <w:rPr>
                <w:rFonts w:cs="Times New Roman"/>
                <w:sz w:val="19"/>
                <w:szCs w:val="19"/>
              </w:rPr>
              <w:t>3,519,675</w:t>
            </w:r>
          </w:p>
        </w:tc>
        <w:tc>
          <w:tcPr>
            <w:tcW w:w="270" w:type="dxa"/>
            <w:vAlign w:val="bottom"/>
          </w:tcPr>
          <w:p w14:paraId="08322EBB" w14:textId="77777777" w:rsidR="002F6399" w:rsidRPr="004D6A36" w:rsidRDefault="002F6399" w:rsidP="002F6399">
            <w:pPr>
              <w:ind w:right="-606"/>
              <w:jc w:val="thaiDistribute"/>
              <w:rPr>
                <w:rFonts w:cs="Times New Roman"/>
                <w:b/>
                <w:bCs/>
                <w:sz w:val="19"/>
                <w:szCs w:val="19"/>
              </w:rPr>
            </w:pPr>
          </w:p>
        </w:tc>
        <w:tc>
          <w:tcPr>
            <w:tcW w:w="2790" w:type="dxa"/>
          </w:tcPr>
          <w:p w14:paraId="083764FF" w14:textId="2A720F77" w:rsidR="002F6399" w:rsidRPr="004D6A36" w:rsidRDefault="002F6399" w:rsidP="002F6399">
            <w:pPr>
              <w:ind w:left="160" w:right="-45" w:hanging="180"/>
              <w:rPr>
                <w:rFonts w:cs="Times New Roman"/>
                <w:sz w:val="19"/>
                <w:szCs w:val="19"/>
              </w:rPr>
            </w:pPr>
            <w:r w:rsidRPr="004D6A36">
              <w:rPr>
                <w:rFonts w:cs="Times New Roman"/>
                <w:sz w:val="19"/>
                <w:szCs w:val="19"/>
              </w:rPr>
              <w:t xml:space="preserve">Machine, equipment and </w:t>
            </w:r>
            <w:r w:rsidRPr="004D6A36">
              <w:rPr>
                <w:rFonts w:cs="Times New Roman"/>
                <w:sz w:val="19"/>
                <w:szCs w:val="19"/>
                <w:lang w:bidi="th-TH"/>
              </w:rPr>
              <w:t>vehicle</w:t>
            </w:r>
          </w:p>
        </w:tc>
      </w:tr>
      <w:tr w:rsidR="002F6399" w:rsidRPr="004D6A36" w14:paraId="0B7CD5D0" w14:textId="77777777" w:rsidTr="0012504D">
        <w:trPr>
          <w:trHeight w:val="20"/>
        </w:trPr>
        <w:tc>
          <w:tcPr>
            <w:tcW w:w="3618" w:type="dxa"/>
          </w:tcPr>
          <w:p w14:paraId="02B70C84" w14:textId="37AE3950" w:rsidR="002F6399" w:rsidRPr="004D6A36" w:rsidRDefault="002F6399" w:rsidP="002F6399">
            <w:pPr>
              <w:pStyle w:val="ListParagraph"/>
              <w:ind w:left="223" w:right="-606" w:hanging="223"/>
              <w:jc w:val="thaiDistribute"/>
              <w:rPr>
                <w:sz w:val="19"/>
                <w:szCs w:val="19"/>
              </w:rPr>
            </w:pPr>
            <w:r w:rsidRPr="004D6A36">
              <w:rPr>
                <w:b/>
                <w:bCs/>
                <w:sz w:val="19"/>
                <w:szCs w:val="19"/>
              </w:rPr>
              <w:t>Loans to micro finance customers</w:t>
            </w:r>
          </w:p>
        </w:tc>
        <w:tc>
          <w:tcPr>
            <w:tcW w:w="1350" w:type="dxa"/>
          </w:tcPr>
          <w:p w14:paraId="4367E477" w14:textId="0251A92A" w:rsidR="002F6399" w:rsidRPr="004D6A36" w:rsidRDefault="002F6399" w:rsidP="002F6399">
            <w:pPr>
              <w:tabs>
                <w:tab w:val="decimal" w:pos="1260"/>
              </w:tabs>
              <w:ind w:left="-128" w:right="-45"/>
              <w:rPr>
                <w:rFonts w:cs="Times New Roman"/>
                <w:sz w:val="19"/>
                <w:szCs w:val="19"/>
              </w:rPr>
            </w:pPr>
            <w:r w:rsidRPr="003E1D5F">
              <w:rPr>
                <w:rFonts w:cs="Times New Roman"/>
                <w:sz w:val="19"/>
                <w:szCs w:val="19"/>
              </w:rPr>
              <w:t>23,094,54</w:t>
            </w:r>
            <w:r>
              <w:rPr>
                <w:rFonts w:cs="Times New Roman"/>
                <w:sz w:val="19"/>
                <w:szCs w:val="19"/>
              </w:rPr>
              <w:t>5</w:t>
            </w:r>
          </w:p>
        </w:tc>
        <w:tc>
          <w:tcPr>
            <w:tcW w:w="236" w:type="dxa"/>
          </w:tcPr>
          <w:p w14:paraId="03B49223" w14:textId="77777777" w:rsidR="002F6399" w:rsidRPr="004D6A36" w:rsidRDefault="002F6399" w:rsidP="002F6399">
            <w:pPr>
              <w:tabs>
                <w:tab w:val="decimal" w:pos="1260"/>
              </w:tabs>
              <w:ind w:left="-128" w:right="-45"/>
              <w:rPr>
                <w:rFonts w:cs="Times New Roman"/>
                <w:sz w:val="19"/>
                <w:szCs w:val="19"/>
              </w:rPr>
            </w:pPr>
          </w:p>
        </w:tc>
        <w:tc>
          <w:tcPr>
            <w:tcW w:w="1114" w:type="dxa"/>
          </w:tcPr>
          <w:p w14:paraId="4156F838" w14:textId="72A397A1" w:rsidR="002F6399" w:rsidRPr="004D6A36" w:rsidRDefault="002F6399" w:rsidP="002F6399">
            <w:pPr>
              <w:tabs>
                <w:tab w:val="decimal" w:pos="1260"/>
              </w:tabs>
              <w:ind w:left="-128" w:right="-45"/>
              <w:rPr>
                <w:rFonts w:cs="Times New Roman"/>
                <w:sz w:val="19"/>
                <w:szCs w:val="19"/>
              </w:rPr>
            </w:pPr>
            <w:r w:rsidRPr="003E1D5F">
              <w:rPr>
                <w:rFonts w:cs="Times New Roman"/>
                <w:sz w:val="19"/>
                <w:szCs w:val="19"/>
              </w:rPr>
              <w:t>-</w:t>
            </w:r>
          </w:p>
        </w:tc>
        <w:tc>
          <w:tcPr>
            <w:tcW w:w="270" w:type="dxa"/>
            <w:vAlign w:val="bottom"/>
          </w:tcPr>
          <w:p w14:paraId="407D5C54" w14:textId="77777777" w:rsidR="002F6399" w:rsidRPr="004D6A36" w:rsidRDefault="002F6399" w:rsidP="002F6399">
            <w:pPr>
              <w:ind w:right="-606"/>
              <w:jc w:val="thaiDistribute"/>
              <w:rPr>
                <w:rFonts w:cs="Times New Roman"/>
                <w:b/>
                <w:bCs/>
                <w:sz w:val="19"/>
                <w:szCs w:val="19"/>
              </w:rPr>
            </w:pPr>
          </w:p>
        </w:tc>
        <w:tc>
          <w:tcPr>
            <w:tcW w:w="2790" w:type="dxa"/>
          </w:tcPr>
          <w:p w14:paraId="244BD025" w14:textId="68BB903A" w:rsidR="002F6399" w:rsidRPr="004D6A36" w:rsidRDefault="002F6399" w:rsidP="002F6399">
            <w:pPr>
              <w:ind w:left="160" w:right="-45" w:hanging="180"/>
              <w:rPr>
                <w:rFonts w:cs="Times New Roman"/>
                <w:sz w:val="19"/>
                <w:szCs w:val="19"/>
              </w:rPr>
            </w:pPr>
            <w:r w:rsidRPr="004D6A36">
              <w:rPr>
                <w:rFonts w:cs="Times New Roman"/>
                <w:sz w:val="19"/>
                <w:szCs w:val="19"/>
              </w:rPr>
              <w:t>TCG</w:t>
            </w:r>
          </w:p>
        </w:tc>
      </w:tr>
      <w:tr w:rsidR="002F6399" w:rsidRPr="004D6A36" w14:paraId="612F906C" w14:textId="77777777">
        <w:trPr>
          <w:trHeight w:val="20"/>
        </w:trPr>
        <w:tc>
          <w:tcPr>
            <w:tcW w:w="3618" w:type="dxa"/>
            <w:vAlign w:val="bottom"/>
          </w:tcPr>
          <w:p w14:paraId="4F235325" w14:textId="4A8B7D60" w:rsidR="002F6399" w:rsidRPr="0012504D" w:rsidRDefault="002F6399" w:rsidP="002F6399">
            <w:pPr>
              <w:pStyle w:val="ListParagraph"/>
              <w:ind w:left="223" w:right="-606" w:hanging="223"/>
              <w:jc w:val="thaiDistribute"/>
              <w:rPr>
                <w:sz w:val="19"/>
                <w:szCs w:val="19"/>
              </w:rPr>
            </w:pPr>
            <w:r w:rsidRPr="004D6A36">
              <w:rPr>
                <w:b/>
                <w:bCs/>
                <w:sz w:val="19"/>
                <w:szCs w:val="19"/>
              </w:rPr>
              <w:t>Loans to retail customers</w:t>
            </w:r>
          </w:p>
        </w:tc>
        <w:tc>
          <w:tcPr>
            <w:tcW w:w="1350" w:type="dxa"/>
          </w:tcPr>
          <w:p w14:paraId="19399054" w14:textId="77777777" w:rsidR="002F6399" w:rsidRPr="004D6A36" w:rsidRDefault="002F6399" w:rsidP="002F6399">
            <w:pPr>
              <w:tabs>
                <w:tab w:val="decimal" w:pos="1260"/>
              </w:tabs>
              <w:ind w:left="-128" w:right="-45"/>
              <w:rPr>
                <w:rFonts w:cs="Times New Roman"/>
                <w:sz w:val="19"/>
                <w:szCs w:val="19"/>
              </w:rPr>
            </w:pPr>
          </w:p>
        </w:tc>
        <w:tc>
          <w:tcPr>
            <w:tcW w:w="236" w:type="dxa"/>
          </w:tcPr>
          <w:p w14:paraId="5062B0D8" w14:textId="77777777" w:rsidR="002F6399" w:rsidRPr="004D6A36" w:rsidRDefault="002F6399" w:rsidP="002F6399">
            <w:pPr>
              <w:tabs>
                <w:tab w:val="decimal" w:pos="1260"/>
              </w:tabs>
              <w:ind w:left="-128" w:right="-45"/>
              <w:rPr>
                <w:rFonts w:cs="Times New Roman"/>
                <w:sz w:val="19"/>
                <w:szCs w:val="19"/>
              </w:rPr>
            </w:pPr>
          </w:p>
        </w:tc>
        <w:tc>
          <w:tcPr>
            <w:tcW w:w="1114" w:type="dxa"/>
          </w:tcPr>
          <w:p w14:paraId="75272F7F" w14:textId="77777777" w:rsidR="002F6399" w:rsidRPr="004D6A36" w:rsidRDefault="002F6399" w:rsidP="002F6399">
            <w:pPr>
              <w:tabs>
                <w:tab w:val="decimal" w:pos="1260"/>
              </w:tabs>
              <w:ind w:left="-128" w:right="-45"/>
              <w:rPr>
                <w:rFonts w:cs="Times New Roman"/>
                <w:sz w:val="19"/>
                <w:szCs w:val="19"/>
              </w:rPr>
            </w:pPr>
          </w:p>
        </w:tc>
        <w:tc>
          <w:tcPr>
            <w:tcW w:w="270" w:type="dxa"/>
            <w:vAlign w:val="bottom"/>
          </w:tcPr>
          <w:p w14:paraId="7B5623F4" w14:textId="77777777" w:rsidR="002F6399" w:rsidRPr="004D6A36" w:rsidRDefault="002F6399" w:rsidP="002F6399">
            <w:pPr>
              <w:ind w:right="-606"/>
              <w:jc w:val="thaiDistribute"/>
              <w:rPr>
                <w:rFonts w:cs="Times New Roman"/>
                <w:b/>
                <w:bCs/>
                <w:sz w:val="19"/>
                <w:szCs w:val="19"/>
              </w:rPr>
            </w:pPr>
          </w:p>
        </w:tc>
        <w:tc>
          <w:tcPr>
            <w:tcW w:w="2790" w:type="dxa"/>
          </w:tcPr>
          <w:p w14:paraId="32AE3B8E" w14:textId="77777777" w:rsidR="002F6399" w:rsidRPr="004D6A36" w:rsidRDefault="002F6399" w:rsidP="002F6399">
            <w:pPr>
              <w:ind w:left="160" w:right="-45" w:hanging="180"/>
              <w:rPr>
                <w:rFonts w:cs="Times New Roman"/>
                <w:sz w:val="19"/>
                <w:szCs w:val="19"/>
              </w:rPr>
            </w:pPr>
          </w:p>
        </w:tc>
      </w:tr>
      <w:tr w:rsidR="002F6399" w:rsidRPr="004D6A36" w14:paraId="328980B8" w14:textId="77777777" w:rsidTr="0012504D">
        <w:trPr>
          <w:trHeight w:val="20"/>
        </w:trPr>
        <w:tc>
          <w:tcPr>
            <w:tcW w:w="3618" w:type="dxa"/>
          </w:tcPr>
          <w:p w14:paraId="78C47744" w14:textId="444A7496" w:rsidR="002F6399" w:rsidRPr="0012504D" w:rsidRDefault="002F6399" w:rsidP="002F6399">
            <w:pPr>
              <w:pStyle w:val="ListParagraph"/>
              <w:ind w:left="223" w:right="-606" w:hanging="223"/>
              <w:jc w:val="thaiDistribute"/>
              <w:rPr>
                <w:sz w:val="19"/>
                <w:szCs w:val="19"/>
              </w:rPr>
            </w:pPr>
            <w:r w:rsidRPr="004D6A36">
              <w:rPr>
                <w:sz w:val="19"/>
                <w:szCs w:val="19"/>
              </w:rPr>
              <w:t>-</w:t>
            </w:r>
            <w:r w:rsidRPr="004D6A36">
              <w:rPr>
                <w:sz w:val="19"/>
                <w:szCs w:val="19"/>
              </w:rPr>
              <w:tab/>
              <w:t>Housing loans</w:t>
            </w:r>
          </w:p>
        </w:tc>
        <w:tc>
          <w:tcPr>
            <w:tcW w:w="1350" w:type="dxa"/>
          </w:tcPr>
          <w:p w14:paraId="24206B75" w14:textId="54A047A8" w:rsidR="002F6399" w:rsidRPr="0012504D" w:rsidRDefault="002F6399" w:rsidP="002F6399">
            <w:pPr>
              <w:tabs>
                <w:tab w:val="decimal" w:pos="1260"/>
              </w:tabs>
              <w:ind w:left="-128" w:right="-45"/>
              <w:rPr>
                <w:rFonts w:cs="Times New Roman"/>
                <w:sz w:val="19"/>
                <w:szCs w:val="19"/>
              </w:rPr>
            </w:pPr>
            <w:r w:rsidRPr="003E1D5F">
              <w:rPr>
                <w:rFonts w:cs="Times New Roman"/>
                <w:sz w:val="19"/>
                <w:szCs w:val="19"/>
              </w:rPr>
              <w:t>11,881,159</w:t>
            </w:r>
          </w:p>
        </w:tc>
        <w:tc>
          <w:tcPr>
            <w:tcW w:w="236" w:type="dxa"/>
          </w:tcPr>
          <w:p w14:paraId="0AC735CF" w14:textId="77777777" w:rsidR="002F6399" w:rsidRPr="004D6A36" w:rsidRDefault="002F6399" w:rsidP="002F6399">
            <w:pPr>
              <w:tabs>
                <w:tab w:val="decimal" w:pos="1260"/>
              </w:tabs>
              <w:ind w:left="-128" w:right="-45"/>
              <w:rPr>
                <w:rFonts w:cs="Times New Roman"/>
                <w:sz w:val="19"/>
                <w:szCs w:val="19"/>
              </w:rPr>
            </w:pPr>
          </w:p>
        </w:tc>
        <w:tc>
          <w:tcPr>
            <w:tcW w:w="1114" w:type="dxa"/>
          </w:tcPr>
          <w:p w14:paraId="1767F28F" w14:textId="5EF98918" w:rsidR="002F6399" w:rsidRPr="004D6A36" w:rsidRDefault="002F6399" w:rsidP="002F6399">
            <w:pPr>
              <w:tabs>
                <w:tab w:val="decimal" w:pos="1260"/>
              </w:tabs>
              <w:ind w:left="-128" w:right="-45"/>
              <w:rPr>
                <w:rFonts w:cs="Times New Roman"/>
                <w:sz w:val="19"/>
                <w:szCs w:val="19"/>
              </w:rPr>
            </w:pPr>
            <w:r w:rsidRPr="003E1D5F">
              <w:rPr>
                <w:rFonts w:cs="Times New Roman"/>
                <w:sz w:val="19"/>
                <w:szCs w:val="19"/>
              </w:rPr>
              <w:t>15,452,090</w:t>
            </w:r>
          </w:p>
        </w:tc>
        <w:tc>
          <w:tcPr>
            <w:tcW w:w="270" w:type="dxa"/>
            <w:vAlign w:val="bottom"/>
          </w:tcPr>
          <w:p w14:paraId="09D11FCF" w14:textId="77777777" w:rsidR="002F6399" w:rsidRPr="004D6A36" w:rsidRDefault="002F6399" w:rsidP="002F6399">
            <w:pPr>
              <w:ind w:right="-606"/>
              <w:jc w:val="thaiDistribute"/>
              <w:rPr>
                <w:rFonts w:cs="Times New Roman"/>
                <w:b/>
                <w:bCs/>
                <w:sz w:val="19"/>
                <w:szCs w:val="19"/>
              </w:rPr>
            </w:pPr>
          </w:p>
        </w:tc>
        <w:tc>
          <w:tcPr>
            <w:tcW w:w="2790" w:type="dxa"/>
          </w:tcPr>
          <w:p w14:paraId="36BE0318" w14:textId="63A0800D" w:rsidR="002F6399" w:rsidRPr="004D6A36" w:rsidRDefault="002F6399" w:rsidP="002F6399">
            <w:pPr>
              <w:ind w:left="160" w:right="-45" w:hanging="180"/>
              <w:rPr>
                <w:rFonts w:cs="Times New Roman"/>
                <w:sz w:val="19"/>
                <w:szCs w:val="19"/>
              </w:rPr>
            </w:pPr>
            <w:r w:rsidRPr="004D6A36">
              <w:rPr>
                <w:rFonts w:cs="Times New Roman"/>
                <w:sz w:val="19"/>
                <w:szCs w:val="19"/>
              </w:rPr>
              <w:t>Residence</w:t>
            </w:r>
          </w:p>
        </w:tc>
      </w:tr>
      <w:tr w:rsidR="002F6399" w:rsidRPr="00C80A23" w14:paraId="05F1E237" w14:textId="77777777" w:rsidTr="0012504D">
        <w:trPr>
          <w:trHeight w:val="20"/>
        </w:trPr>
        <w:tc>
          <w:tcPr>
            <w:tcW w:w="3618" w:type="dxa"/>
          </w:tcPr>
          <w:p w14:paraId="601BD3E1" w14:textId="5C2EE0E0" w:rsidR="002F6399" w:rsidRPr="004D6A36" w:rsidRDefault="002F6399" w:rsidP="002F6399">
            <w:pPr>
              <w:pStyle w:val="ListParagraph"/>
              <w:ind w:left="223" w:right="-606" w:hanging="223"/>
              <w:jc w:val="thaiDistribute"/>
              <w:rPr>
                <w:sz w:val="19"/>
                <w:szCs w:val="19"/>
              </w:rPr>
            </w:pPr>
            <w:r w:rsidRPr="004D6A36">
              <w:rPr>
                <w:sz w:val="19"/>
                <w:szCs w:val="19"/>
              </w:rPr>
              <w:t>-</w:t>
            </w:r>
            <w:r w:rsidRPr="004D6A36">
              <w:rPr>
                <w:sz w:val="19"/>
                <w:szCs w:val="19"/>
              </w:rPr>
              <w:tab/>
              <w:t>Other loans to retail customers</w:t>
            </w:r>
          </w:p>
        </w:tc>
        <w:tc>
          <w:tcPr>
            <w:tcW w:w="1350" w:type="dxa"/>
          </w:tcPr>
          <w:p w14:paraId="269C520E" w14:textId="7DD06E51" w:rsidR="002F6399" w:rsidRPr="004D6A36" w:rsidRDefault="002F6399" w:rsidP="002F6399">
            <w:pPr>
              <w:tabs>
                <w:tab w:val="decimal" w:pos="1260"/>
              </w:tabs>
              <w:ind w:left="-128" w:right="-45"/>
              <w:rPr>
                <w:rFonts w:cs="Times New Roman"/>
                <w:sz w:val="19"/>
                <w:szCs w:val="19"/>
              </w:rPr>
            </w:pPr>
            <w:r w:rsidRPr="003E1D5F">
              <w:rPr>
                <w:rFonts w:cs="Times New Roman"/>
                <w:sz w:val="19"/>
                <w:szCs w:val="19"/>
              </w:rPr>
              <w:t>20,922,296</w:t>
            </w:r>
          </w:p>
        </w:tc>
        <w:tc>
          <w:tcPr>
            <w:tcW w:w="236" w:type="dxa"/>
          </w:tcPr>
          <w:p w14:paraId="5604AB77" w14:textId="77777777" w:rsidR="002F6399" w:rsidRPr="004D6A36" w:rsidRDefault="002F6399" w:rsidP="002F6399">
            <w:pPr>
              <w:tabs>
                <w:tab w:val="decimal" w:pos="1260"/>
              </w:tabs>
              <w:ind w:left="-128" w:right="-45"/>
              <w:rPr>
                <w:rFonts w:cs="Times New Roman"/>
                <w:sz w:val="19"/>
                <w:szCs w:val="19"/>
              </w:rPr>
            </w:pPr>
          </w:p>
        </w:tc>
        <w:tc>
          <w:tcPr>
            <w:tcW w:w="1114" w:type="dxa"/>
          </w:tcPr>
          <w:p w14:paraId="0C32DFE8" w14:textId="6B187E70" w:rsidR="002F6399" w:rsidRPr="004D6A36" w:rsidRDefault="002F6399" w:rsidP="002F6399">
            <w:pPr>
              <w:tabs>
                <w:tab w:val="decimal" w:pos="1260"/>
              </w:tabs>
              <w:ind w:left="-128" w:right="-45"/>
              <w:rPr>
                <w:rFonts w:cs="Times New Roman"/>
                <w:sz w:val="19"/>
                <w:szCs w:val="19"/>
              </w:rPr>
            </w:pPr>
            <w:r w:rsidRPr="003E1D5F">
              <w:rPr>
                <w:rFonts w:cs="Times New Roman"/>
                <w:sz w:val="19"/>
                <w:szCs w:val="19"/>
              </w:rPr>
              <w:t>22,218,685</w:t>
            </w:r>
          </w:p>
        </w:tc>
        <w:tc>
          <w:tcPr>
            <w:tcW w:w="270" w:type="dxa"/>
            <w:vAlign w:val="bottom"/>
          </w:tcPr>
          <w:p w14:paraId="16C47B6F" w14:textId="77777777" w:rsidR="002F6399" w:rsidRPr="004D6A36" w:rsidRDefault="002F6399" w:rsidP="002F6399">
            <w:pPr>
              <w:ind w:right="-606"/>
              <w:jc w:val="thaiDistribute"/>
              <w:rPr>
                <w:rFonts w:cs="Times New Roman"/>
                <w:b/>
                <w:bCs/>
                <w:sz w:val="19"/>
                <w:szCs w:val="19"/>
              </w:rPr>
            </w:pPr>
          </w:p>
        </w:tc>
        <w:tc>
          <w:tcPr>
            <w:tcW w:w="2790" w:type="dxa"/>
          </w:tcPr>
          <w:p w14:paraId="0AC014FD" w14:textId="0D2B3B94" w:rsidR="002F6399" w:rsidRPr="00C80A23" w:rsidRDefault="002F6399" w:rsidP="002F6399">
            <w:pPr>
              <w:ind w:left="160" w:right="-45" w:hanging="180"/>
              <w:rPr>
                <w:rFonts w:cs="Times New Roman"/>
                <w:sz w:val="19"/>
                <w:szCs w:val="19"/>
              </w:rPr>
            </w:pPr>
            <w:r w:rsidRPr="004D6A36">
              <w:rPr>
                <w:rFonts w:cs="Times New Roman"/>
                <w:sz w:val="19"/>
                <w:szCs w:val="19"/>
              </w:rPr>
              <w:t>Gold, residence and vehicle</w:t>
            </w:r>
          </w:p>
        </w:tc>
      </w:tr>
    </w:tbl>
    <w:p w14:paraId="4841CCDE" w14:textId="77777777" w:rsidR="00F24EAF" w:rsidRPr="004C6DAF" w:rsidRDefault="00F24EAF" w:rsidP="004C6DAF">
      <w:pPr>
        <w:autoSpaceDE w:val="0"/>
        <w:autoSpaceDN w:val="0"/>
        <w:adjustRightInd w:val="0"/>
        <w:spacing w:line="240" w:lineRule="atLeast"/>
        <w:ind w:left="518"/>
        <w:jc w:val="thaiDistribute"/>
        <w:rPr>
          <w:rFonts w:cstheme="minorBidi"/>
          <w:color w:val="000000"/>
          <w:sz w:val="18"/>
          <w:szCs w:val="18"/>
          <w:vertAlign w:val="superscript"/>
          <w:lang w:bidi="th-TH"/>
        </w:rPr>
      </w:pPr>
    </w:p>
    <w:p w14:paraId="028B22F7" w14:textId="587C3BD9" w:rsidR="002E6BAE" w:rsidRDefault="002E6BAE" w:rsidP="002E6BAE">
      <w:pPr>
        <w:autoSpaceDE w:val="0"/>
        <w:autoSpaceDN w:val="0"/>
        <w:adjustRightInd w:val="0"/>
        <w:spacing w:line="240" w:lineRule="atLeast"/>
        <w:ind w:left="518"/>
        <w:jc w:val="thaiDistribute"/>
        <w:rPr>
          <w:rFonts w:cs="Times New Roman"/>
          <w:color w:val="000000"/>
          <w:sz w:val="18"/>
          <w:szCs w:val="18"/>
          <w:lang w:bidi="th-TH"/>
        </w:rPr>
      </w:pPr>
      <w:r w:rsidRPr="0012708E">
        <w:rPr>
          <w:rFonts w:cs="Times New Roman"/>
          <w:color w:val="000000"/>
          <w:sz w:val="18"/>
          <w:szCs w:val="18"/>
          <w:vertAlign w:val="superscript"/>
          <w:lang w:bidi="th-TH"/>
        </w:rPr>
        <w:t>*</w:t>
      </w:r>
      <w:r w:rsidR="0057512E">
        <w:rPr>
          <w:rFonts w:cs="Times New Roman"/>
          <w:color w:val="000000"/>
          <w:sz w:val="18"/>
          <w:szCs w:val="18"/>
          <w:vertAlign w:val="superscript"/>
          <w:lang w:bidi="th-TH"/>
        </w:rPr>
        <w:t xml:space="preserve">        </w:t>
      </w:r>
      <w:r w:rsidRPr="0012708E">
        <w:rPr>
          <w:rFonts w:cs="Times New Roman"/>
          <w:color w:val="000000"/>
          <w:sz w:val="18"/>
          <w:szCs w:val="18"/>
          <w:lang w:bidi="th-TH"/>
        </w:rPr>
        <w:t>Most recent appraisal value</w:t>
      </w:r>
    </w:p>
    <w:p w14:paraId="2C967BC9" w14:textId="4F47803B" w:rsidR="00F85D02" w:rsidRDefault="00F85D02" w:rsidP="00F85D02">
      <w:pPr>
        <w:autoSpaceDE w:val="0"/>
        <w:autoSpaceDN w:val="0"/>
        <w:adjustRightInd w:val="0"/>
        <w:spacing w:line="240" w:lineRule="atLeast"/>
        <w:ind w:left="518"/>
        <w:jc w:val="thaiDistribute"/>
        <w:rPr>
          <w:rFonts w:cstheme="minorBidi"/>
          <w:color w:val="000000"/>
          <w:sz w:val="18"/>
          <w:szCs w:val="18"/>
          <w:lang w:bidi="th-TH"/>
        </w:rPr>
      </w:pPr>
      <w:r>
        <w:rPr>
          <w:rFonts w:cs="Times New Roman"/>
          <w:color w:val="000000"/>
          <w:sz w:val="18"/>
          <w:szCs w:val="18"/>
          <w:vertAlign w:val="superscript"/>
          <w:lang w:bidi="th-TH"/>
        </w:rPr>
        <w:t>*</w:t>
      </w:r>
      <w:r w:rsidRPr="0012708E">
        <w:rPr>
          <w:rFonts w:cs="Times New Roman"/>
          <w:color w:val="000000"/>
          <w:sz w:val="18"/>
          <w:szCs w:val="18"/>
          <w:vertAlign w:val="superscript"/>
          <w:lang w:bidi="th-TH"/>
        </w:rPr>
        <w:t>*</w:t>
      </w:r>
      <w:r w:rsidR="0057512E">
        <w:rPr>
          <w:rFonts w:cs="Times New Roman"/>
          <w:color w:val="000000"/>
          <w:sz w:val="18"/>
          <w:szCs w:val="18"/>
          <w:lang w:bidi="th-TH"/>
        </w:rPr>
        <w:t xml:space="preserve">    </w:t>
      </w:r>
      <w:r>
        <w:rPr>
          <w:rFonts w:cs="Times New Roman"/>
          <w:color w:val="000000"/>
          <w:sz w:val="18"/>
          <w:szCs w:val="18"/>
          <w:lang w:bidi="th-TH"/>
        </w:rPr>
        <w:t>Gross carrying amount</w:t>
      </w:r>
    </w:p>
    <w:p w14:paraId="18B19D15" w14:textId="77777777" w:rsidR="00BB46F0" w:rsidRPr="00C31A7B" w:rsidRDefault="00BB46F0" w:rsidP="00BB46F0">
      <w:pPr>
        <w:autoSpaceDE w:val="0"/>
        <w:autoSpaceDN w:val="0"/>
        <w:adjustRightInd w:val="0"/>
        <w:spacing w:line="240" w:lineRule="atLeast"/>
        <w:jc w:val="thaiDistribute"/>
        <w:rPr>
          <w:rFonts w:cstheme="minorBidi"/>
          <w:color w:val="000000"/>
          <w:szCs w:val="22"/>
          <w:lang w:bidi="th-TH"/>
        </w:rPr>
      </w:pPr>
    </w:p>
    <w:p w14:paraId="6F2AD176" w14:textId="3604B203" w:rsidR="00BB46F0" w:rsidRPr="00DF32E5" w:rsidRDefault="00BB46F0" w:rsidP="00BB46F0">
      <w:pPr>
        <w:tabs>
          <w:tab w:val="left" w:pos="709"/>
        </w:tabs>
        <w:ind w:left="567"/>
        <w:jc w:val="both"/>
        <w:rPr>
          <w:lang w:val="en-US" w:bidi="th-TH"/>
        </w:rPr>
      </w:pPr>
      <w:r w:rsidRPr="00BA3A30">
        <w:rPr>
          <w:lang w:val="en-US" w:bidi="th-TH"/>
        </w:rPr>
        <w:t>As at 3</w:t>
      </w:r>
      <w:r w:rsidR="000F67F5">
        <w:rPr>
          <w:lang w:val="en-US" w:bidi="th-TH"/>
        </w:rPr>
        <w:t xml:space="preserve">0 June </w:t>
      </w:r>
      <w:r w:rsidRPr="00BA3A30">
        <w:rPr>
          <w:lang w:val="en-US" w:bidi="th-TH"/>
        </w:rPr>
        <w:t>202</w:t>
      </w:r>
      <w:r w:rsidR="000F67F5">
        <w:rPr>
          <w:lang w:val="en-US" w:bidi="th-TH"/>
        </w:rPr>
        <w:t>5</w:t>
      </w:r>
      <w:r w:rsidRPr="00C3085A">
        <w:rPr>
          <w:lang w:val="en-US" w:bidi="th-TH"/>
        </w:rPr>
        <w:t xml:space="preserve">, </w:t>
      </w:r>
      <w:r w:rsidR="002F6399">
        <w:rPr>
          <w:lang w:val="en-US" w:bidi="th-TH"/>
        </w:rPr>
        <w:t>27</w:t>
      </w:r>
      <w:r w:rsidRPr="00C3085A">
        <w:rPr>
          <w:lang w:val="en-US" w:bidi="th-TH"/>
        </w:rPr>
        <w:t>%</w:t>
      </w:r>
      <w:r w:rsidRPr="00BA3A30">
        <w:rPr>
          <w:lang w:val="en-US" w:bidi="th-TH"/>
        </w:rPr>
        <w:t xml:space="preserve"> of credit-impaired loans to customers are collateralised </w:t>
      </w:r>
      <w:r w:rsidRPr="00BA3A30">
        <w:rPr>
          <w:i/>
          <w:iCs/>
          <w:lang w:val="en-US" w:bidi="th-TH"/>
        </w:rPr>
        <w:t>(</w:t>
      </w:r>
      <w:r w:rsidR="000F67F5">
        <w:rPr>
          <w:i/>
          <w:iCs/>
          <w:lang w:val="en-US" w:bidi="th-TH"/>
        </w:rPr>
        <w:t xml:space="preserve">31 December </w:t>
      </w:r>
      <w:r w:rsidRPr="00BA3A30">
        <w:rPr>
          <w:i/>
          <w:iCs/>
          <w:lang w:val="en-US" w:bidi="th-TH"/>
        </w:rPr>
        <w:t>202</w:t>
      </w:r>
      <w:r w:rsidR="000F67F5">
        <w:rPr>
          <w:i/>
          <w:iCs/>
          <w:lang w:val="en-US" w:bidi="th-TH"/>
        </w:rPr>
        <w:t>4</w:t>
      </w:r>
      <w:r w:rsidRPr="00BA3A30">
        <w:rPr>
          <w:i/>
          <w:iCs/>
          <w:lang w:val="en-US" w:bidi="th-TH"/>
        </w:rPr>
        <w:t xml:space="preserve">: </w:t>
      </w:r>
      <w:r w:rsidR="000F67F5">
        <w:rPr>
          <w:i/>
          <w:iCs/>
          <w:lang w:val="en-US" w:bidi="th-TH"/>
        </w:rPr>
        <w:t>36</w:t>
      </w:r>
      <w:r w:rsidRPr="00BA3A30">
        <w:rPr>
          <w:i/>
          <w:iCs/>
          <w:lang w:val="en-US" w:bidi="th-TH"/>
        </w:rPr>
        <w:t>%)</w:t>
      </w:r>
      <w:r w:rsidRPr="00BA3A30">
        <w:rPr>
          <w:lang w:val="en-US" w:bidi="th-TH"/>
        </w:rPr>
        <w:t xml:space="preserve"> with the most recent appraisal value of collateral were at </w:t>
      </w:r>
      <w:r w:rsidR="002F6399" w:rsidRPr="00AA6956">
        <w:rPr>
          <w:lang w:val="en-US" w:bidi="th-TH"/>
        </w:rPr>
        <w:t>201</w:t>
      </w:r>
      <w:r w:rsidRPr="00BA3A30">
        <w:rPr>
          <w:lang w:val="en-US" w:bidi="th-TH"/>
        </w:rPr>
        <w:t xml:space="preserve">% </w:t>
      </w:r>
      <w:r w:rsidRPr="00BA3A30">
        <w:rPr>
          <w:i/>
          <w:iCs/>
          <w:lang w:val="en-US" w:bidi="th-TH"/>
        </w:rPr>
        <w:t>(</w:t>
      </w:r>
      <w:r w:rsidR="000F67F5">
        <w:rPr>
          <w:i/>
          <w:iCs/>
          <w:lang w:val="en-US" w:bidi="th-TH"/>
        </w:rPr>
        <w:t xml:space="preserve">31 December </w:t>
      </w:r>
      <w:r w:rsidRPr="00BA3A30">
        <w:rPr>
          <w:i/>
          <w:iCs/>
          <w:lang w:val="en-US" w:bidi="th-TH"/>
        </w:rPr>
        <w:t>202</w:t>
      </w:r>
      <w:r w:rsidR="000F67F5">
        <w:rPr>
          <w:i/>
          <w:iCs/>
          <w:lang w:val="en-US" w:bidi="th-TH"/>
        </w:rPr>
        <w:t>4</w:t>
      </w:r>
      <w:r w:rsidRPr="00BA3A30">
        <w:rPr>
          <w:i/>
          <w:iCs/>
          <w:lang w:val="en-US" w:bidi="th-TH"/>
        </w:rPr>
        <w:t>: 16</w:t>
      </w:r>
      <w:r w:rsidR="000F67F5">
        <w:rPr>
          <w:i/>
          <w:iCs/>
          <w:lang w:val="en-US" w:bidi="th-TH"/>
        </w:rPr>
        <w:t>2</w:t>
      </w:r>
      <w:r w:rsidRPr="00BA3A30">
        <w:rPr>
          <w:i/>
          <w:iCs/>
          <w:lang w:val="en-US" w:bidi="th-TH"/>
        </w:rPr>
        <w:t>%)</w:t>
      </w:r>
      <w:r w:rsidRPr="00BA3A30">
        <w:rPr>
          <w:lang w:val="en-US" w:bidi="th-TH"/>
        </w:rPr>
        <w:t xml:space="preserve"> of the gross carrying amount of collateralised credit-impaired loans to customers. Majority of collaterals are lands and buildings.</w:t>
      </w:r>
    </w:p>
    <w:p w14:paraId="58B2879D" w14:textId="019283BB" w:rsidR="00BB46F0" w:rsidRPr="00DF32E5" w:rsidRDefault="00BB46F0" w:rsidP="00BB46F0">
      <w:pPr>
        <w:tabs>
          <w:tab w:val="left" w:pos="709"/>
        </w:tabs>
        <w:ind w:left="567"/>
        <w:jc w:val="both"/>
        <w:rPr>
          <w:lang w:val="en-US" w:bidi="th-TH"/>
        </w:rPr>
      </w:pPr>
    </w:p>
    <w:p w14:paraId="22CC42D3" w14:textId="3F46798D" w:rsidR="00BB46F0" w:rsidRPr="00BB46F0" w:rsidRDefault="00BB46F0" w:rsidP="00BB46F0">
      <w:pPr>
        <w:tabs>
          <w:tab w:val="left" w:pos="709"/>
        </w:tabs>
        <w:ind w:left="567"/>
        <w:jc w:val="both"/>
        <w:rPr>
          <w:lang w:val="en-US" w:bidi="th-TH"/>
        </w:rPr>
      </w:pPr>
      <w:r w:rsidRPr="00DF32E5">
        <w:rPr>
          <w:lang w:val="en-US" w:bidi="th-TH"/>
        </w:rPr>
        <w:t>For credit-impaired loans to customers with no collateral, some are participated in the credit guarantee program with the TCG which the Group utilised as other credit enhancements to mitigate the credit risk as mentioned above.</w:t>
      </w:r>
    </w:p>
    <w:p w14:paraId="0C6E34A0" w14:textId="6CD45906" w:rsidR="007D326D" w:rsidRPr="007D2FC9" w:rsidRDefault="007D326D" w:rsidP="007D2FC9">
      <w:pPr>
        <w:tabs>
          <w:tab w:val="left" w:pos="709"/>
        </w:tabs>
        <w:ind w:left="567"/>
        <w:jc w:val="both"/>
        <w:rPr>
          <w:lang w:val="en-US" w:bidi="th-TH"/>
        </w:rPr>
      </w:pPr>
    </w:p>
    <w:p w14:paraId="65098FC1" w14:textId="77777777" w:rsidR="004C6DAF" w:rsidRDefault="004C6DAF">
      <w:pPr>
        <w:rPr>
          <w:rFonts w:cs="Times New Roman"/>
          <w:i/>
          <w:iCs/>
          <w:szCs w:val="22"/>
        </w:rPr>
      </w:pPr>
      <w:r>
        <w:rPr>
          <w:rFonts w:cs="Times New Roman"/>
          <w:i/>
          <w:iCs/>
          <w:szCs w:val="22"/>
        </w:rPr>
        <w:br w:type="page"/>
      </w:r>
    </w:p>
    <w:p w14:paraId="3BA06152" w14:textId="29E8DA40" w:rsidR="00BD2289" w:rsidRPr="0012708E" w:rsidRDefault="00BD2289" w:rsidP="00BD2289">
      <w:pPr>
        <w:ind w:left="540"/>
        <w:rPr>
          <w:rFonts w:cs="Times New Roman"/>
          <w:i/>
          <w:iCs/>
          <w:szCs w:val="22"/>
        </w:rPr>
      </w:pPr>
      <w:r w:rsidRPr="0012708E">
        <w:rPr>
          <w:rFonts w:cs="Times New Roman"/>
          <w:i/>
          <w:iCs/>
          <w:szCs w:val="22"/>
        </w:rPr>
        <w:t>Concentrations of credit risk</w:t>
      </w:r>
    </w:p>
    <w:p w14:paraId="12C247AC" w14:textId="77777777" w:rsidR="00BD2289" w:rsidRPr="0012708E" w:rsidRDefault="00BD2289" w:rsidP="00BD2289">
      <w:pPr>
        <w:ind w:left="540"/>
        <w:rPr>
          <w:rFonts w:cs="Times New Roman"/>
          <w:i/>
          <w:iCs/>
          <w:szCs w:val="22"/>
        </w:rPr>
      </w:pPr>
    </w:p>
    <w:p w14:paraId="42444137" w14:textId="4334192B" w:rsidR="00BD2289" w:rsidRPr="0012708E" w:rsidRDefault="00BD2289" w:rsidP="00BD2289">
      <w:pPr>
        <w:ind w:left="540"/>
        <w:jc w:val="thaiDistribute"/>
        <w:rPr>
          <w:rFonts w:cs="Times New Roman"/>
          <w:szCs w:val="22"/>
        </w:rPr>
      </w:pPr>
      <w:r w:rsidRPr="0012708E">
        <w:rPr>
          <w:rFonts w:cs="Times New Roman"/>
          <w:color w:val="000000"/>
          <w:szCs w:val="22"/>
        </w:rPr>
        <w:t xml:space="preserve">The Group monitors concentrations of credit risk by sector and by nature of </w:t>
      </w:r>
      <w:r w:rsidR="00F4793A" w:rsidRPr="0012708E">
        <w:rPr>
          <w:rFonts w:cs="Times New Roman"/>
          <w:color w:val="000000"/>
          <w:szCs w:val="22"/>
        </w:rPr>
        <w:t>transactions</w:t>
      </w:r>
      <w:r w:rsidR="008B387A" w:rsidRPr="0012708E">
        <w:rPr>
          <w:rFonts w:cs="Times New Roman"/>
          <w:color w:val="000000"/>
          <w:szCs w:val="22"/>
        </w:rPr>
        <w:t>.</w:t>
      </w:r>
      <w:r w:rsidRPr="0012708E">
        <w:rPr>
          <w:rFonts w:cs="Times New Roman"/>
          <w:color w:val="000000"/>
          <w:szCs w:val="22"/>
        </w:rPr>
        <w:t xml:space="preserve"> </w:t>
      </w:r>
      <w:r w:rsidR="00026F65" w:rsidRPr="0012708E">
        <w:rPr>
          <w:rFonts w:cs="Times New Roman"/>
          <w:color w:val="000000"/>
          <w:szCs w:val="22"/>
        </w:rPr>
        <w:t>A</w:t>
      </w:r>
      <w:r w:rsidRPr="0012708E">
        <w:rPr>
          <w:rFonts w:cs="Times New Roman"/>
          <w:color w:val="000000"/>
          <w:szCs w:val="22"/>
        </w:rPr>
        <w:t>nalys</w:t>
      </w:r>
      <w:r w:rsidR="00026F65" w:rsidRPr="0012708E">
        <w:rPr>
          <w:rFonts w:cs="Times New Roman"/>
          <w:color w:val="000000"/>
          <w:szCs w:val="22"/>
        </w:rPr>
        <w:t>es</w:t>
      </w:r>
      <w:r w:rsidRPr="0012708E">
        <w:rPr>
          <w:rFonts w:cs="Times New Roman"/>
          <w:color w:val="000000"/>
          <w:szCs w:val="22"/>
        </w:rPr>
        <w:t xml:space="preserve"> of concentrations of credit risk</w:t>
      </w:r>
      <w:r w:rsidR="00026F65" w:rsidRPr="0012708E">
        <w:rPr>
          <w:rFonts w:cs="Times New Roman"/>
          <w:color w:val="000000"/>
          <w:szCs w:val="22"/>
        </w:rPr>
        <w:t xml:space="preserve"> as at </w:t>
      </w:r>
      <w:r w:rsidR="000F67F5">
        <w:rPr>
          <w:rFonts w:cs="Times New Roman"/>
          <w:color w:val="000000"/>
          <w:szCs w:val="22"/>
        </w:rPr>
        <w:t xml:space="preserve">30 June 2025 and </w:t>
      </w:r>
      <w:r w:rsidR="00672C37" w:rsidRPr="0012708E">
        <w:rPr>
          <w:rFonts w:cs="Times New Roman"/>
          <w:color w:val="000000"/>
          <w:szCs w:val="22"/>
        </w:rPr>
        <w:t xml:space="preserve">31 December </w:t>
      </w:r>
      <w:r w:rsidR="00F24EAF">
        <w:rPr>
          <w:rFonts w:cs="Times New Roman"/>
          <w:color w:val="000000"/>
          <w:szCs w:val="22"/>
        </w:rPr>
        <w:t>202</w:t>
      </w:r>
      <w:r w:rsidR="004D6A36">
        <w:rPr>
          <w:rFonts w:cs="Times New Roman"/>
          <w:color w:val="000000"/>
          <w:szCs w:val="22"/>
        </w:rPr>
        <w:t>4</w:t>
      </w:r>
      <w:r w:rsidR="000F67F5">
        <w:rPr>
          <w:rFonts w:cs="Times New Roman"/>
          <w:color w:val="000000"/>
          <w:szCs w:val="22"/>
        </w:rPr>
        <w:t xml:space="preserve"> </w:t>
      </w:r>
      <w:r w:rsidR="00026F65" w:rsidRPr="0012708E">
        <w:rPr>
          <w:rFonts w:cs="Times New Roman"/>
          <w:color w:val="000000"/>
          <w:szCs w:val="22"/>
        </w:rPr>
        <w:t>are</w:t>
      </w:r>
      <w:r w:rsidRPr="0012708E">
        <w:rPr>
          <w:rFonts w:cs="Times New Roman"/>
          <w:color w:val="000000"/>
          <w:szCs w:val="22"/>
        </w:rPr>
        <w:t xml:space="preserve"> shown below.</w:t>
      </w:r>
      <w:r w:rsidRPr="0012708E">
        <w:rPr>
          <w:rFonts w:cs="Times New Roman"/>
          <w:szCs w:val="22"/>
        </w:rPr>
        <w:t xml:space="preserve"> </w:t>
      </w:r>
    </w:p>
    <w:p w14:paraId="10832448" w14:textId="121388A5" w:rsidR="00404663" w:rsidRPr="0012708E" w:rsidRDefault="00404663" w:rsidP="00BD2289">
      <w:pPr>
        <w:ind w:left="540"/>
        <w:jc w:val="thaiDistribute"/>
        <w:rPr>
          <w:rFonts w:cs="Times New Roman"/>
          <w:szCs w:val="22"/>
        </w:rPr>
      </w:pPr>
    </w:p>
    <w:tbl>
      <w:tblPr>
        <w:tblW w:w="9180" w:type="dxa"/>
        <w:tblInd w:w="450" w:type="dxa"/>
        <w:tblLayout w:type="fixed"/>
        <w:tblLook w:val="01E0" w:firstRow="1" w:lastRow="1" w:firstColumn="1" w:lastColumn="1" w:noHBand="0" w:noVBand="0"/>
      </w:tblPr>
      <w:tblGrid>
        <w:gridCol w:w="3780"/>
        <w:gridCol w:w="1170"/>
        <w:gridCol w:w="236"/>
        <w:gridCol w:w="1204"/>
        <w:gridCol w:w="236"/>
        <w:gridCol w:w="6"/>
        <w:gridCol w:w="1108"/>
        <w:gridCol w:w="270"/>
        <w:gridCol w:w="1170"/>
      </w:tblGrid>
      <w:tr w:rsidR="00404663" w:rsidRPr="0012708E" w14:paraId="7BE9F8BA" w14:textId="77777777" w:rsidTr="00D94D2D">
        <w:tc>
          <w:tcPr>
            <w:tcW w:w="3780" w:type="dxa"/>
          </w:tcPr>
          <w:p w14:paraId="391B949C" w14:textId="77777777" w:rsidR="00404663" w:rsidRPr="00B95516" w:rsidRDefault="00404663" w:rsidP="003023D6">
            <w:pPr>
              <w:spacing w:line="240" w:lineRule="atLeast"/>
              <w:ind w:right="-79"/>
              <w:rPr>
                <w:rFonts w:cs="Times New Roman"/>
                <w:color w:val="000000"/>
                <w:sz w:val="19"/>
                <w:szCs w:val="19"/>
                <w:lang w:bidi="th-TH"/>
              </w:rPr>
            </w:pPr>
          </w:p>
        </w:tc>
        <w:tc>
          <w:tcPr>
            <w:tcW w:w="2610" w:type="dxa"/>
            <w:gridSpan w:val="3"/>
          </w:tcPr>
          <w:p w14:paraId="7220EB7A" w14:textId="77777777" w:rsidR="00404663" w:rsidRPr="00B95516" w:rsidRDefault="00404663" w:rsidP="003023D6">
            <w:pPr>
              <w:spacing w:line="240" w:lineRule="atLeast"/>
              <w:ind w:left="-155" w:right="-108"/>
              <w:jc w:val="center"/>
              <w:rPr>
                <w:rFonts w:cs="Times New Roman"/>
                <w:b/>
                <w:bCs/>
                <w:color w:val="000000"/>
                <w:sz w:val="19"/>
                <w:szCs w:val="19"/>
              </w:rPr>
            </w:pPr>
            <w:r w:rsidRPr="00B95516">
              <w:rPr>
                <w:rFonts w:cs="Times New Roman"/>
                <w:b/>
                <w:bCs/>
                <w:color w:val="000000"/>
                <w:sz w:val="19"/>
                <w:szCs w:val="19"/>
              </w:rPr>
              <w:t>Consolidated</w:t>
            </w:r>
          </w:p>
        </w:tc>
        <w:tc>
          <w:tcPr>
            <w:tcW w:w="242" w:type="dxa"/>
            <w:gridSpan w:val="2"/>
            <w:vAlign w:val="bottom"/>
          </w:tcPr>
          <w:p w14:paraId="73F69A1C" w14:textId="77777777" w:rsidR="00404663" w:rsidRPr="00B95516" w:rsidRDefault="00404663" w:rsidP="003023D6">
            <w:pPr>
              <w:spacing w:line="240" w:lineRule="atLeast"/>
              <w:ind w:left="-155" w:right="-288"/>
              <w:jc w:val="center"/>
              <w:rPr>
                <w:rFonts w:cs="Times New Roman"/>
                <w:b/>
                <w:bCs/>
                <w:color w:val="000000"/>
                <w:sz w:val="19"/>
                <w:szCs w:val="19"/>
              </w:rPr>
            </w:pPr>
          </w:p>
        </w:tc>
        <w:tc>
          <w:tcPr>
            <w:tcW w:w="2548" w:type="dxa"/>
            <w:gridSpan w:val="3"/>
            <w:vAlign w:val="bottom"/>
          </w:tcPr>
          <w:p w14:paraId="56830880" w14:textId="77777777" w:rsidR="00404663" w:rsidRPr="00B95516" w:rsidRDefault="00404663" w:rsidP="003023D6">
            <w:pPr>
              <w:spacing w:line="240" w:lineRule="atLeast"/>
              <w:ind w:left="-155" w:right="-288"/>
              <w:jc w:val="center"/>
              <w:rPr>
                <w:rFonts w:cs="Times New Roman"/>
                <w:b/>
                <w:bCs/>
                <w:color w:val="000000"/>
                <w:sz w:val="19"/>
                <w:szCs w:val="19"/>
              </w:rPr>
            </w:pPr>
            <w:r w:rsidRPr="00B95516">
              <w:rPr>
                <w:rFonts w:cs="Times New Roman"/>
                <w:b/>
                <w:bCs/>
                <w:color w:val="000000"/>
                <w:sz w:val="19"/>
                <w:szCs w:val="19"/>
              </w:rPr>
              <w:t xml:space="preserve">The Bank </w:t>
            </w:r>
          </w:p>
        </w:tc>
      </w:tr>
      <w:tr w:rsidR="000F67F5" w:rsidRPr="0012708E" w14:paraId="186742D0" w14:textId="77777777" w:rsidTr="00D94D2D">
        <w:tc>
          <w:tcPr>
            <w:tcW w:w="3780" w:type="dxa"/>
          </w:tcPr>
          <w:p w14:paraId="225C7AEA" w14:textId="77777777" w:rsidR="000F67F5" w:rsidRPr="00B95516" w:rsidRDefault="000F67F5" w:rsidP="003023D6">
            <w:pPr>
              <w:spacing w:line="240" w:lineRule="atLeast"/>
              <w:ind w:right="-79"/>
              <w:rPr>
                <w:rFonts w:cs="Times New Roman"/>
                <w:color w:val="000000"/>
                <w:sz w:val="19"/>
                <w:szCs w:val="19"/>
                <w:lang w:bidi="th-TH"/>
              </w:rPr>
            </w:pPr>
          </w:p>
        </w:tc>
        <w:tc>
          <w:tcPr>
            <w:tcW w:w="1170" w:type="dxa"/>
            <w:vAlign w:val="bottom"/>
          </w:tcPr>
          <w:p w14:paraId="50E41642" w14:textId="323E391D" w:rsidR="000F67F5" w:rsidRPr="00B95516" w:rsidRDefault="000F67F5" w:rsidP="003023D6">
            <w:pPr>
              <w:spacing w:line="240" w:lineRule="atLeast"/>
              <w:ind w:left="-108" w:right="-108"/>
              <w:jc w:val="center"/>
              <w:rPr>
                <w:rFonts w:cs="Times New Roman"/>
                <w:sz w:val="19"/>
                <w:szCs w:val="19"/>
              </w:rPr>
            </w:pPr>
            <w:r>
              <w:rPr>
                <w:rFonts w:cs="Times New Roman"/>
                <w:sz w:val="19"/>
                <w:szCs w:val="19"/>
              </w:rPr>
              <w:t>30 June</w:t>
            </w:r>
          </w:p>
        </w:tc>
        <w:tc>
          <w:tcPr>
            <w:tcW w:w="236" w:type="dxa"/>
            <w:vAlign w:val="bottom"/>
          </w:tcPr>
          <w:p w14:paraId="5936C51B" w14:textId="77777777" w:rsidR="000F67F5" w:rsidRPr="00B95516" w:rsidRDefault="000F67F5" w:rsidP="003023D6">
            <w:pPr>
              <w:spacing w:line="240" w:lineRule="atLeast"/>
              <w:ind w:left="-108" w:right="-108"/>
              <w:jc w:val="center"/>
              <w:rPr>
                <w:rFonts w:cs="Times New Roman"/>
                <w:sz w:val="19"/>
                <w:szCs w:val="19"/>
              </w:rPr>
            </w:pPr>
          </w:p>
        </w:tc>
        <w:tc>
          <w:tcPr>
            <w:tcW w:w="1204" w:type="dxa"/>
            <w:vAlign w:val="bottom"/>
          </w:tcPr>
          <w:p w14:paraId="25348290" w14:textId="10FC44D8" w:rsidR="000F67F5" w:rsidRPr="00B95516" w:rsidRDefault="000F67F5" w:rsidP="003023D6">
            <w:pPr>
              <w:spacing w:line="240" w:lineRule="atLeast"/>
              <w:ind w:left="-108" w:right="-108"/>
              <w:jc w:val="center"/>
              <w:rPr>
                <w:rFonts w:cs="Times New Roman"/>
                <w:sz w:val="19"/>
                <w:szCs w:val="19"/>
              </w:rPr>
            </w:pPr>
            <w:r>
              <w:rPr>
                <w:rFonts w:cs="Times New Roman"/>
                <w:sz w:val="19"/>
                <w:szCs w:val="19"/>
              </w:rPr>
              <w:t>31 December</w:t>
            </w:r>
          </w:p>
        </w:tc>
        <w:tc>
          <w:tcPr>
            <w:tcW w:w="242" w:type="dxa"/>
            <w:gridSpan w:val="2"/>
            <w:vAlign w:val="bottom"/>
          </w:tcPr>
          <w:p w14:paraId="6A819B69" w14:textId="77777777" w:rsidR="000F67F5" w:rsidRPr="00B95516" w:rsidRDefault="000F67F5" w:rsidP="003023D6">
            <w:pPr>
              <w:spacing w:line="240" w:lineRule="atLeast"/>
              <w:ind w:left="-117" w:right="-288"/>
              <w:jc w:val="center"/>
              <w:rPr>
                <w:rFonts w:cs="Times New Roman"/>
                <w:snapToGrid w:val="0"/>
                <w:sz w:val="19"/>
                <w:szCs w:val="19"/>
                <w:lang w:eastAsia="th-TH" w:bidi="th-TH"/>
              </w:rPr>
            </w:pPr>
          </w:p>
        </w:tc>
        <w:tc>
          <w:tcPr>
            <w:tcW w:w="1108" w:type="dxa"/>
            <w:vAlign w:val="bottom"/>
          </w:tcPr>
          <w:p w14:paraId="093407D4" w14:textId="13DDF76B" w:rsidR="000F67F5" w:rsidRPr="00B95516" w:rsidRDefault="000F67F5" w:rsidP="003023D6">
            <w:pPr>
              <w:spacing w:line="240" w:lineRule="atLeast"/>
              <w:ind w:left="-108" w:right="-108"/>
              <w:jc w:val="center"/>
              <w:rPr>
                <w:rFonts w:cs="Times New Roman"/>
                <w:sz w:val="19"/>
                <w:szCs w:val="19"/>
              </w:rPr>
            </w:pPr>
            <w:r>
              <w:rPr>
                <w:rFonts w:cs="Times New Roman"/>
                <w:sz w:val="19"/>
                <w:szCs w:val="19"/>
              </w:rPr>
              <w:t>30 June</w:t>
            </w:r>
          </w:p>
        </w:tc>
        <w:tc>
          <w:tcPr>
            <w:tcW w:w="270" w:type="dxa"/>
            <w:vAlign w:val="bottom"/>
          </w:tcPr>
          <w:p w14:paraId="2C1D0D15" w14:textId="77777777" w:rsidR="000F67F5" w:rsidRPr="00B95516" w:rsidRDefault="000F67F5" w:rsidP="003023D6">
            <w:pPr>
              <w:spacing w:line="240" w:lineRule="atLeast"/>
              <w:ind w:left="-108" w:right="-108"/>
              <w:jc w:val="center"/>
              <w:rPr>
                <w:rFonts w:cs="Times New Roman"/>
                <w:sz w:val="19"/>
                <w:szCs w:val="19"/>
              </w:rPr>
            </w:pPr>
          </w:p>
        </w:tc>
        <w:tc>
          <w:tcPr>
            <w:tcW w:w="1170" w:type="dxa"/>
            <w:vAlign w:val="bottom"/>
          </w:tcPr>
          <w:p w14:paraId="718BB9E4" w14:textId="3A002E9F" w:rsidR="000F67F5" w:rsidRPr="00B95516" w:rsidRDefault="000F67F5" w:rsidP="003023D6">
            <w:pPr>
              <w:spacing w:line="240" w:lineRule="atLeast"/>
              <w:ind w:left="-108" w:right="-108"/>
              <w:jc w:val="center"/>
              <w:rPr>
                <w:rFonts w:cs="Times New Roman"/>
                <w:sz w:val="19"/>
                <w:szCs w:val="19"/>
              </w:rPr>
            </w:pPr>
            <w:r>
              <w:rPr>
                <w:rFonts w:cs="Times New Roman"/>
                <w:sz w:val="19"/>
                <w:szCs w:val="19"/>
              </w:rPr>
              <w:t>31 December</w:t>
            </w:r>
          </w:p>
        </w:tc>
      </w:tr>
      <w:tr w:rsidR="00404663" w:rsidRPr="0012708E" w14:paraId="365B189D" w14:textId="77777777" w:rsidTr="00D94D2D">
        <w:tc>
          <w:tcPr>
            <w:tcW w:w="3780" w:type="dxa"/>
          </w:tcPr>
          <w:p w14:paraId="571F03BC" w14:textId="77777777" w:rsidR="00404663" w:rsidRPr="00B95516" w:rsidRDefault="00404663" w:rsidP="003023D6">
            <w:pPr>
              <w:spacing w:line="240" w:lineRule="atLeast"/>
              <w:ind w:right="-79"/>
              <w:rPr>
                <w:rFonts w:cs="Times New Roman"/>
                <w:color w:val="000000"/>
                <w:sz w:val="19"/>
                <w:szCs w:val="19"/>
                <w:lang w:bidi="th-TH"/>
              </w:rPr>
            </w:pPr>
          </w:p>
        </w:tc>
        <w:tc>
          <w:tcPr>
            <w:tcW w:w="1170" w:type="dxa"/>
            <w:vAlign w:val="bottom"/>
          </w:tcPr>
          <w:p w14:paraId="5BDF218E" w14:textId="6859F82C" w:rsidR="00404663" w:rsidRPr="00B95516" w:rsidRDefault="00F24EAF" w:rsidP="003023D6">
            <w:pPr>
              <w:spacing w:line="240" w:lineRule="atLeast"/>
              <w:ind w:left="-108" w:right="-108"/>
              <w:jc w:val="center"/>
              <w:rPr>
                <w:rFonts w:cs="Times New Roman"/>
                <w:sz w:val="19"/>
                <w:szCs w:val="19"/>
              </w:rPr>
            </w:pPr>
            <w:r w:rsidRPr="00B95516">
              <w:rPr>
                <w:rFonts w:cs="Times New Roman"/>
                <w:sz w:val="19"/>
                <w:szCs w:val="19"/>
              </w:rPr>
              <w:t>202</w:t>
            </w:r>
            <w:r w:rsidR="000F67F5">
              <w:rPr>
                <w:rFonts w:cs="Times New Roman"/>
                <w:sz w:val="19"/>
                <w:szCs w:val="19"/>
              </w:rPr>
              <w:t>5</w:t>
            </w:r>
          </w:p>
        </w:tc>
        <w:tc>
          <w:tcPr>
            <w:tcW w:w="236" w:type="dxa"/>
            <w:vAlign w:val="bottom"/>
          </w:tcPr>
          <w:p w14:paraId="1A1731C2" w14:textId="77777777" w:rsidR="00404663" w:rsidRPr="00B95516" w:rsidRDefault="00404663" w:rsidP="003023D6">
            <w:pPr>
              <w:spacing w:line="240" w:lineRule="atLeast"/>
              <w:ind w:left="-108" w:right="-108"/>
              <w:jc w:val="center"/>
              <w:rPr>
                <w:rFonts w:cs="Times New Roman"/>
                <w:sz w:val="19"/>
                <w:szCs w:val="19"/>
              </w:rPr>
            </w:pPr>
          </w:p>
        </w:tc>
        <w:tc>
          <w:tcPr>
            <w:tcW w:w="1204" w:type="dxa"/>
            <w:vAlign w:val="bottom"/>
          </w:tcPr>
          <w:p w14:paraId="06DCABE8" w14:textId="3BB79C09" w:rsidR="00404663" w:rsidRPr="00B95516" w:rsidRDefault="00F24EAF" w:rsidP="003023D6">
            <w:pPr>
              <w:spacing w:line="240" w:lineRule="atLeast"/>
              <w:ind w:left="-108" w:right="-108"/>
              <w:jc w:val="center"/>
              <w:rPr>
                <w:rFonts w:cs="Times New Roman"/>
                <w:sz w:val="19"/>
                <w:szCs w:val="19"/>
              </w:rPr>
            </w:pPr>
            <w:r w:rsidRPr="00B95516">
              <w:rPr>
                <w:rFonts w:cs="Times New Roman"/>
                <w:sz w:val="19"/>
                <w:szCs w:val="19"/>
              </w:rPr>
              <w:t>202</w:t>
            </w:r>
            <w:r w:rsidR="000F67F5">
              <w:rPr>
                <w:rFonts w:cs="Times New Roman"/>
                <w:sz w:val="19"/>
                <w:szCs w:val="19"/>
              </w:rPr>
              <w:t>4</w:t>
            </w:r>
          </w:p>
        </w:tc>
        <w:tc>
          <w:tcPr>
            <w:tcW w:w="242" w:type="dxa"/>
            <w:gridSpan w:val="2"/>
            <w:vAlign w:val="bottom"/>
          </w:tcPr>
          <w:p w14:paraId="5ABBA13F" w14:textId="77777777" w:rsidR="00404663" w:rsidRPr="00B95516" w:rsidRDefault="00404663" w:rsidP="003023D6">
            <w:pPr>
              <w:spacing w:line="240" w:lineRule="atLeast"/>
              <w:ind w:left="-117" w:right="-288"/>
              <w:jc w:val="center"/>
              <w:rPr>
                <w:rFonts w:cs="Times New Roman"/>
                <w:snapToGrid w:val="0"/>
                <w:sz w:val="19"/>
                <w:szCs w:val="19"/>
                <w:lang w:eastAsia="th-TH" w:bidi="th-TH"/>
              </w:rPr>
            </w:pPr>
          </w:p>
        </w:tc>
        <w:tc>
          <w:tcPr>
            <w:tcW w:w="1108" w:type="dxa"/>
            <w:vAlign w:val="bottom"/>
          </w:tcPr>
          <w:p w14:paraId="6B25D00A" w14:textId="7CF993F6" w:rsidR="00404663" w:rsidRPr="00B95516" w:rsidRDefault="00F24EAF" w:rsidP="003023D6">
            <w:pPr>
              <w:spacing w:line="240" w:lineRule="atLeast"/>
              <w:ind w:left="-108" w:right="-108"/>
              <w:jc w:val="center"/>
              <w:rPr>
                <w:rFonts w:cs="Times New Roman"/>
                <w:sz w:val="19"/>
                <w:szCs w:val="19"/>
              </w:rPr>
            </w:pPr>
            <w:r w:rsidRPr="00B95516">
              <w:rPr>
                <w:rFonts w:cs="Times New Roman"/>
                <w:sz w:val="19"/>
                <w:szCs w:val="19"/>
              </w:rPr>
              <w:t>202</w:t>
            </w:r>
            <w:r w:rsidR="000F67F5">
              <w:rPr>
                <w:rFonts w:cs="Times New Roman"/>
                <w:sz w:val="19"/>
                <w:szCs w:val="19"/>
              </w:rPr>
              <w:t>5</w:t>
            </w:r>
          </w:p>
        </w:tc>
        <w:tc>
          <w:tcPr>
            <w:tcW w:w="270" w:type="dxa"/>
            <w:vAlign w:val="bottom"/>
          </w:tcPr>
          <w:p w14:paraId="24AB0DE4" w14:textId="77777777" w:rsidR="00404663" w:rsidRPr="00B95516" w:rsidRDefault="00404663" w:rsidP="003023D6">
            <w:pPr>
              <w:spacing w:line="240" w:lineRule="atLeast"/>
              <w:ind w:left="-108" w:right="-108"/>
              <w:jc w:val="center"/>
              <w:rPr>
                <w:rFonts w:cs="Times New Roman"/>
                <w:sz w:val="19"/>
                <w:szCs w:val="19"/>
              </w:rPr>
            </w:pPr>
          </w:p>
        </w:tc>
        <w:tc>
          <w:tcPr>
            <w:tcW w:w="1170" w:type="dxa"/>
            <w:vAlign w:val="bottom"/>
          </w:tcPr>
          <w:p w14:paraId="514099DA" w14:textId="790BEEE6" w:rsidR="00404663" w:rsidRPr="00B95516" w:rsidRDefault="00F24EAF" w:rsidP="003023D6">
            <w:pPr>
              <w:spacing w:line="240" w:lineRule="atLeast"/>
              <w:ind w:left="-108" w:right="-108"/>
              <w:jc w:val="center"/>
              <w:rPr>
                <w:rFonts w:cs="Times New Roman"/>
                <w:sz w:val="19"/>
                <w:szCs w:val="19"/>
              </w:rPr>
            </w:pPr>
            <w:r w:rsidRPr="00B95516">
              <w:rPr>
                <w:rFonts w:cs="Times New Roman"/>
                <w:sz w:val="19"/>
                <w:szCs w:val="19"/>
              </w:rPr>
              <w:t>202</w:t>
            </w:r>
            <w:r w:rsidR="000F67F5">
              <w:rPr>
                <w:rFonts w:cs="Times New Roman"/>
                <w:sz w:val="19"/>
                <w:szCs w:val="19"/>
              </w:rPr>
              <w:t>4</w:t>
            </w:r>
          </w:p>
        </w:tc>
      </w:tr>
      <w:tr w:rsidR="00404663" w:rsidRPr="0012708E" w14:paraId="350CD1ED" w14:textId="77777777" w:rsidTr="00D94D2D">
        <w:tc>
          <w:tcPr>
            <w:tcW w:w="3780" w:type="dxa"/>
          </w:tcPr>
          <w:p w14:paraId="5FCBFF66" w14:textId="77777777" w:rsidR="00404663" w:rsidRPr="00B95516" w:rsidRDefault="00404663" w:rsidP="003023D6">
            <w:pPr>
              <w:spacing w:line="240" w:lineRule="atLeast"/>
              <w:ind w:right="-79"/>
              <w:rPr>
                <w:rFonts w:cs="Times New Roman"/>
                <w:color w:val="000000"/>
                <w:sz w:val="19"/>
                <w:szCs w:val="19"/>
                <w:lang w:bidi="th-TH"/>
              </w:rPr>
            </w:pPr>
          </w:p>
        </w:tc>
        <w:tc>
          <w:tcPr>
            <w:tcW w:w="5400" w:type="dxa"/>
            <w:gridSpan w:val="8"/>
          </w:tcPr>
          <w:p w14:paraId="3011C705" w14:textId="77777777" w:rsidR="00404663" w:rsidRPr="00B95516" w:rsidRDefault="00404663" w:rsidP="003023D6">
            <w:pPr>
              <w:spacing w:line="240" w:lineRule="atLeast"/>
              <w:ind w:left="-108" w:right="-108"/>
              <w:jc w:val="center"/>
              <w:rPr>
                <w:rFonts w:cs="Times New Roman"/>
                <w:sz w:val="19"/>
                <w:szCs w:val="19"/>
              </w:rPr>
            </w:pPr>
            <w:r w:rsidRPr="00B95516">
              <w:rPr>
                <w:rFonts w:cs="Times New Roman"/>
                <w:i/>
                <w:iCs/>
                <w:snapToGrid w:val="0"/>
                <w:sz w:val="19"/>
                <w:szCs w:val="19"/>
                <w:lang w:eastAsia="th-TH" w:bidi="th-TH"/>
              </w:rPr>
              <w:t>(in thousand Baht)</w:t>
            </w:r>
          </w:p>
        </w:tc>
      </w:tr>
      <w:tr w:rsidR="00404663" w:rsidRPr="0012708E" w14:paraId="71C00BDA" w14:textId="77777777" w:rsidTr="00D94D2D">
        <w:tc>
          <w:tcPr>
            <w:tcW w:w="3780" w:type="dxa"/>
            <w:vAlign w:val="bottom"/>
          </w:tcPr>
          <w:p w14:paraId="47DE3309" w14:textId="7B283C41" w:rsidR="00404663" w:rsidRPr="00B95516" w:rsidRDefault="00217CDB" w:rsidP="00D94D2D">
            <w:pPr>
              <w:spacing w:line="240" w:lineRule="atLeast"/>
              <w:ind w:left="16" w:right="-110"/>
              <w:rPr>
                <w:rFonts w:cs="Times New Roman"/>
                <w:color w:val="000000"/>
                <w:sz w:val="19"/>
                <w:szCs w:val="19"/>
              </w:rPr>
            </w:pPr>
            <w:r w:rsidRPr="00B95516">
              <w:rPr>
                <w:rFonts w:cs="Times New Roman"/>
                <w:b/>
                <w:bCs/>
                <w:i/>
                <w:iCs/>
                <w:color w:val="000000"/>
                <w:sz w:val="19"/>
                <w:szCs w:val="19"/>
              </w:rPr>
              <w:t>Interbank and money market items (asset</w:t>
            </w:r>
            <w:r w:rsidR="00674D94" w:rsidRPr="00B95516">
              <w:rPr>
                <w:rFonts w:cs="Times New Roman"/>
                <w:b/>
                <w:bCs/>
                <w:i/>
                <w:iCs/>
                <w:color w:val="000000"/>
                <w:sz w:val="19"/>
                <w:szCs w:val="19"/>
              </w:rPr>
              <w:t>s</w:t>
            </w:r>
            <w:r w:rsidRPr="00B95516">
              <w:rPr>
                <w:rFonts w:cs="Times New Roman"/>
                <w:b/>
                <w:bCs/>
                <w:i/>
                <w:iCs/>
                <w:color w:val="000000"/>
                <w:sz w:val="19"/>
                <w:szCs w:val="19"/>
              </w:rPr>
              <w:t>)</w:t>
            </w:r>
          </w:p>
        </w:tc>
        <w:tc>
          <w:tcPr>
            <w:tcW w:w="1170" w:type="dxa"/>
            <w:vAlign w:val="bottom"/>
          </w:tcPr>
          <w:p w14:paraId="3258B41E" w14:textId="77777777" w:rsidR="00404663" w:rsidRPr="00B95516" w:rsidRDefault="00404663" w:rsidP="003023D6">
            <w:pPr>
              <w:tabs>
                <w:tab w:val="decimal" w:pos="1079"/>
              </w:tabs>
              <w:spacing w:line="240" w:lineRule="atLeast"/>
              <w:ind w:left="-117" w:right="-17"/>
              <w:rPr>
                <w:rFonts w:cs="Times New Roman"/>
                <w:snapToGrid w:val="0"/>
                <w:sz w:val="19"/>
                <w:szCs w:val="19"/>
                <w:lang w:eastAsia="th-TH"/>
              </w:rPr>
            </w:pPr>
          </w:p>
        </w:tc>
        <w:tc>
          <w:tcPr>
            <w:tcW w:w="236" w:type="dxa"/>
          </w:tcPr>
          <w:p w14:paraId="1002A031" w14:textId="77777777" w:rsidR="00404663" w:rsidRPr="00B95516" w:rsidRDefault="00404663" w:rsidP="003023D6">
            <w:pPr>
              <w:tabs>
                <w:tab w:val="decimal" w:pos="1079"/>
              </w:tabs>
              <w:spacing w:line="240" w:lineRule="atLeast"/>
              <w:ind w:left="-117" w:right="-17"/>
              <w:rPr>
                <w:rFonts w:cs="Times New Roman"/>
                <w:snapToGrid w:val="0"/>
                <w:sz w:val="19"/>
                <w:szCs w:val="19"/>
                <w:lang w:eastAsia="th-TH"/>
              </w:rPr>
            </w:pPr>
          </w:p>
        </w:tc>
        <w:tc>
          <w:tcPr>
            <w:tcW w:w="1204" w:type="dxa"/>
          </w:tcPr>
          <w:p w14:paraId="4FC8419B" w14:textId="77777777" w:rsidR="00404663" w:rsidRPr="00B95516" w:rsidRDefault="00404663" w:rsidP="003023D6">
            <w:pPr>
              <w:tabs>
                <w:tab w:val="decimal" w:pos="1079"/>
              </w:tabs>
              <w:spacing w:line="240" w:lineRule="atLeast"/>
              <w:ind w:left="-117" w:right="-17"/>
              <w:rPr>
                <w:rFonts w:cs="Times New Roman"/>
                <w:snapToGrid w:val="0"/>
                <w:sz w:val="19"/>
                <w:szCs w:val="19"/>
                <w:lang w:eastAsia="th-TH"/>
              </w:rPr>
            </w:pPr>
          </w:p>
        </w:tc>
        <w:tc>
          <w:tcPr>
            <w:tcW w:w="236" w:type="dxa"/>
            <w:vAlign w:val="bottom"/>
          </w:tcPr>
          <w:p w14:paraId="5089ADED" w14:textId="77777777" w:rsidR="00404663" w:rsidRPr="00B95516" w:rsidRDefault="00404663" w:rsidP="003023D6">
            <w:pPr>
              <w:tabs>
                <w:tab w:val="decimal" w:pos="961"/>
                <w:tab w:val="decimal" w:pos="1079"/>
              </w:tabs>
              <w:spacing w:line="240" w:lineRule="atLeast"/>
              <w:ind w:left="-117" w:right="-17"/>
              <w:rPr>
                <w:rFonts w:cs="Times New Roman"/>
                <w:snapToGrid w:val="0"/>
                <w:sz w:val="19"/>
                <w:szCs w:val="19"/>
                <w:lang w:eastAsia="th-TH"/>
              </w:rPr>
            </w:pPr>
          </w:p>
        </w:tc>
        <w:tc>
          <w:tcPr>
            <w:tcW w:w="1114" w:type="dxa"/>
            <w:gridSpan w:val="2"/>
            <w:vAlign w:val="bottom"/>
          </w:tcPr>
          <w:p w14:paraId="4CE23609" w14:textId="77777777" w:rsidR="00404663" w:rsidRPr="00B95516" w:rsidRDefault="00404663" w:rsidP="003023D6">
            <w:pPr>
              <w:tabs>
                <w:tab w:val="decimal" w:pos="1079"/>
              </w:tabs>
              <w:spacing w:line="240" w:lineRule="atLeast"/>
              <w:ind w:left="-117" w:right="-17"/>
              <w:rPr>
                <w:rFonts w:cs="Times New Roman"/>
                <w:snapToGrid w:val="0"/>
                <w:sz w:val="19"/>
                <w:szCs w:val="19"/>
                <w:lang w:eastAsia="th-TH"/>
              </w:rPr>
            </w:pPr>
          </w:p>
        </w:tc>
        <w:tc>
          <w:tcPr>
            <w:tcW w:w="270" w:type="dxa"/>
          </w:tcPr>
          <w:p w14:paraId="1D3FE86A" w14:textId="77777777" w:rsidR="00404663" w:rsidRPr="00B95516" w:rsidRDefault="00404663" w:rsidP="003023D6">
            <w:pPr>
              <w:spacing w:line="240" w:lineRule="atLeast"/>
              <w:ind w:left="-117" w:right="-108"/>
              <w:jc w:val="right"/>
              <w:rPr>
                <w:rFonts w:cs="Times New Roman"/>
                <w:snapToGrid w:val="0"/>
                <w:sz w:val="19"/>
                <w:szCs w:val="19"/>
                <w:lang w:eastAsia="th-TH"/>
              </w:rPr>
            </w:pPr>
          </w:p>
        </w:tc>
        <w:tc>
          <w:tcPr>
            <w:tcW w:w="1170" w:type="dxa"/>
            <w:vAlign w:val="bottom"/>
          </w:tcPr>
          <w:p w14:paraId="37C3E8A0" w14:textId="77777777" w:rsidR="00404663" w:rsidRPr="00B95516" w:rsidRDefault="00404663" w:rsidP="003023D6">
            <w:pPr>
              <w:tabs>
                <w:tab w:val="decimal" w:pos="1079"/>
              </w:tabs>
              <w:spacing w:line="240" w:lineRule="atLeast"/>
              <w:ind w:left="-117" w:right="-17"/>
              <w:rPr>
                <w:rFonts w:cs="Times New Roman"/>
                <w:snapToGrid w:val="0"/>
                <w:sz w:val="19"/>
                <w:szCs w:val="19"/>
                <w:lang w:eastAsia="th-TH"/>
              </w:rPr>
            </w:pPr>
          </w:p>
        </w:tc>
      </w:tr>
      <w:tr w:rsidR="000F67F5" w:rsidRPr="0012708E" w14:paraId="172B7E14" w14:textId="77777777">
        <w:tc>
          <w:tcPr>
            <w:tcW w:w="3780" w:type="dxa"/>
            <w:vAlign w:val="bottom"/>
          </w:tcPr>
          <w:p w14:paraId="6F93A034" w14:textId="6D57E825" w:rsidR="000F67F5" w:rsidRPr="00B95516" w:rsidRDefault="000F67F5" w:rsidP="000F67F5">
            <w:pPr>
              <w:spacing w:line="240" w:lineRule="atLeast"/>
              <w:ind w:left="16"/>
              <w:rPr>
                <w:rFonts w:cs="Times New Roman"/>
                <w:color w:val="000000"/>
                <w:sz w:val="19"/>
                <w:szCs w:val="19"/>
              </w:rPr>
            </w:pPr>
            <w:r w:rsidRPr="00B95516">
              <w:rPr>
                <w:rFonts w:cs="Times New Roman"/>
                <w:color w:val="000000"/>
                <w:sz w:val="19"/>
                <w:szCs w:val="19"/>
              </w:rPr>
              <w:t>Government and state enterprises</w:t>
            </w:r>
          </w:p>
        </w:tc>
        <w:tc>
          <w:tcPr>
            <w:tcW w:w="1170" w:type="dxa"/>
            <w:vAlign w:val="bottom"/>
          </w:tcPr>
          <w:p w14:paraId="0D75EE65" w14:textId="45B38768" w:rsidR="000F67F5" w:rsidRPr="00DC5DC8" w:rsidRDefault="00DC5DC8" w:rsidP="00AA6956">
            <w:pPr>
              <w:tabs>
                <w:tab w:val="decimal" w:pos="1079"/>
              </w:tabs>
              <w:spacing w:line="240" w:lineRule="atLeast"/>
              <w:ind w:left="-117" w:right="-17"/>
              <w:rPr>
                <w:rFonts w:cs="Times New Roman"/>
                <w:snapToGrid w:val="0"/>
                <w:sz w:val="19"/>
                <w:szCs w:val="19"/>
                <w:cs/>
                <w:lang w:eastAsia="th-TH" w:bidi="th-TH"/>
              </w:rPr>
            </w:pPr>
            <w:r w:rsidRPr="00AA6956">
              <w:rPr>
                <w:rFonts w:cs="Times New Roman"/>
                <w:snapToGrid w:val="0"/>
                <w:sz w:val="19"/>
                <w:szCs w:val="19"/>
                <w:cs/>
                <w:lang w:eastAsia="th-TH" w:bidi="th-TH"/>
              </w:rPr>
              <w:t>1</w:t>
            </w:r>
            <w:r w:rsidRPr="00AA6956">
              <w:rPr>
                <w:rFonts w:cs="Times New Roman"/>
                <w:snapToGrid w:val="0"/>
                <w:sz w:val="19"/>
                <w:szCs w:val="19"/>
                <w:lang w:eastAsia="th-TH" w:bidi="th-TH"/>
              </w:rPr>
              <w:t>,</w:t>
            </w:r>
            <w:r w:rsidRPr="00AA6956">
              <w:rPr>
                <w:rFonts w:cs="Times New Roman"/>
                <w:snapToGrid w:val="0"/>
                <w:sz w:val="19"/>
                <w:szCs w:val="19"/>
                <w:cs/>
                <w:lang w:eastAsia="th-TH" w:bidi="th-TH"/>
              </w:rPr>
              <w:t>803</w:t>
            </w:r>
            <w:r w:rsidRPr="00AA6956">
              <w:rPr>
                <w:rFonts w:cs="Times New Roman"/>
                <w:snapToGrid w:val="0"/>
                <w:sz w:val="19"/>
                <w:szCs w:val="19"/>
                <w:lang w:eastAsia="th-TH" w:bidi="th-TH"/>
              </w:rPr>
              <w:t>,</w:t>
            </w:r>
            <w:r w:rsidRPr="00AA6956">
              <w:rPr>
                <w:rFonts w:cs="Times New Roman"/>
                <w:snapToGrid w:val="0"/>
                <w:sz w:val="19"/>
                <w:szCs w:val="19"/>
                <w:cs/>
                <w:lang w:eastAsia="th-TH" w:bidi="th-TH"/>
              </w:rPr>
              <w:t>393</w:t>
            </w:r>
          </w:p>
        </w:tc>
        <w:tc>
          <w:tcPr>
            <w:tcW w:w="236" w:type="dxa"/>
          </w:tcPr>
          <w:p w14:paraId="004743C8" w14:textId="77777777" w:rsidR="000F67F5" w:rsidRPr="00B95516" w:rsidRDefault="000F67F5" w:rsidP="000F67F5">
            <w:pPr>
              <w:tabs>
                <w:tab w:val="decimal" w:pos="1079"/>
              </w:tabs>
              <w:spacing w:line="240" w:lineRule="atLeast"/>
              <w:ind w:left="-117" w:right="-17"/>
              <w:rPr>
                <w:rFonts w:cs="Times New Roman"/>
                <w:snapToGrid w:val="0"/>
                <w:sz w:val="19"/>
                <w:szCs w:val="19"/>
                <w:lang w:eastAsia="th-TH"/>
              </w:rPr>
            </w:pPr>
          </w:p>
        </w:tc>
        <w:tc>
          <w:tcPr>
            <w:tcW w:w="1204" w:type="dxa"/>
            <w:vAlign w:val="bottom"/>
          </w:tcPr>
          <w:p w14:paraId="48FFEDC7" w14:textId="30D491B4" w:rsidR="000F67F5" w:rsidRPr="00B95516" w:rsidRDefault="000F67F5" w:rsidP="000F67F5">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cs/>
                <w:lang w:eastAsia="th-TH" w:bidi="th-TH"/>
              </w:rPr>
              <w:t>2</w:t>
            </w:r>
            <w:r w:rsidRPr="00B95516">
              <w:rPr>
                <w:rFonts w:cs="Times New Roman"/>
                <w:snapToGrid w:val="0"/>
                <w:sz w:val="19"/>
                <w:szCs w:val="19"/>
                <w:lang w:eastAsia="th-TH" w:bidi="th-TH"/>
              </w:rPr>
              <w:t>,</w:t>
            </w:r>
            <w:r w:rsidRPr="00B95516">
              <w:rPr>
                <w:rFonts w:cs="Times New Roman"/>
                <w:snapToGrid w:val="0"/>
                <w:sz w:val="19"/>
                <w:szCs w:val="19"/>
                <w:cs/>
                <w:lang w:eastAsia="th-TH" w:bidi="th-TH"/>
              </w:rPr>
              <w:t>465</w:t>
            </w:r>
            <w:r w:rsidRPr="00B95516">
              <w:rPr>
                <w:rFonts w:cs="Times New Roman"/>
                <w:snapToGrid w:val="0"/>
                <w:sz w:val="19"/>
                <w:szCs w:val="19"/>
                <w:lang w:eastAsia="th-TH"/>
              </w:rPr>
              <w:t>,</w:t>
            </w:r>
            <w:r w:rsidRPr="00B95516">
              <w:rPr>
                <w:rFonts w:cs="Times New Roman"/>
                <w:snapToGrid w:val="0"/>
                <w:sz w:val="19"/>
                <w:szCs w:val="19"/>
                <w:cs/>
                <w:lang w:eastAsia="th-TH" w:bidi="th-TH"/>
              </w:rPr>
              <w:t>909</w:t>
            </w:r>
          </w:p>
        </w:tc>
        <w:tc>
          <w:tcPr>
            <w:tcW w:w="236" w:type="dxa"/>
            <w:vAlign w:val="bottom"/>
          </w:tcPr>
          <w:p w14:paraId="1D51C5E3" w14:textId="77777777" w:rsidR="000F67F5" w:rsidRPr="00B95516" w:rsidRDefault="000F67F5" w:rsidP="000F67F5">
            <w:pPr>
              <w:tabs>
                <w:tab w:val="decimal" w:pos="961"/>
                <w:tab w:val="decimal" w:pos="1079"/>
              </w:tabs>
              <w:spacing w:line="240" w:lineRule="atLeast"/>
              <w:ind w:left="-117" w:right="-17"/>
              <w:rPr>
                <w:rFonts w:cs="Times New Roman"/>
                <w:snapToGrid w:val="0"/>
                <w:sz w:val="19"/>
                <w:szCs w:val="19"/>
                <w:lang w:eastAsia="th-TH"/>
              </w:rPr>
            </w:pPr>
          </w:p>
        </w:tc>
        <w:tc>
          <w:tcPr>
            <w:tcW w:w="1114" w:type="dxa"/>
            <w:gridSpan w:val="2"/>
            <w:vAlign w:val="bottom"/>
          </w:tcPr>
          <w:p w14:paraId="6521481D" w14:textId="3B707EAA" w:rsidR="000F67F5" w:rsidRPr="00B95516" w:rsidRDefault="00DC5DC8" w:rsidP="000F67F5">
            <w:pPr>
              <w:tabs>
                <w:tab w:val="decimal" w:pos="1079"/>
              </w:tabs>
              <w:spacing w:line="240" w:lineRule="atLeast"/>
              <w:ind w:left="-117" w:right="-17"/>
              <w:rPr>
                <w:rFonts w:cs="Times New Roman"/>
                <w:snapToGrid w:val="0"/>
                <w:sz w:val="19"/>
                <w:szCs w:val="19"/>
                <w:cs/>
                <w:lang w:eastAsia="th-TH" w:bidi="th-TH"/>
              </w:rPr>
            </w:pPr>
            <w:r w:rsidRPr="00AA6956">
              <w:rPr>
                <w:rFonts w:cs="Times New Roman"/>
                <w:snapToGrid w:val="0"/>
                <w:sz w:val="19"/>
                <w:szCs w:val="19"/>
                <w:cs/>
                <w:lang w:eastAsia="th-TH" w:bidi="th-TH"/>
              </w:rPr>
              <w:t>1</w:t>
            </w:r>
            <w:r w:rsidRPr="00DC5DC8">
              <w:rPr>
                <w:rFonts w:cs="Times New Roman"/>
                <w:snapToGrid w:val="0"/>
                <w:sz w:val="19"/>
                <w:szCs w:val="19"/>
                <w:lang w:eastAsia="th-TH" w:bidi="th-TH"/>
              </w:rPr>
              <w:t>,</w:t>
            </w:r>
            <w:r w:rsidRPr="00AA6956">
              <w:rPr>
                <w:rFonts w:cs="Times New Roman"/>
                <w:snapToGrid w:val="0"/>
                <w:sz w:val="19"/>
                <w:szCs w:val="19"/>
                <w:cs/>
                <w:lang w:eastAsia="th-TH" w:bidi="th-TH"/>
              </w:rPr>
              <w:t>803</w:t>
            </w:r>
            <w:r w:rsidRPr="00DC5DC8">
              <w:rPr>
                <w:rFonts w:cs="Times New Roman"/>
                <w:snapToGrid w:val="0"/>
                <w:sz w:val="19"/>
                <w:szCs w:val="19"/>
                <w:lang w:eastAsia="th-TH" w:bidi="th-TH"/>
              </w:rPr>
              <w:t>,</w:t>
            </w:r>
            <w:r w:rsidRPr="00AA6956">
              <w:rPr>
                <w:rFonts w:cs="Times New Roman"/>
                <w:snapToGrid w:val="0"/>
                <w:sz w:val="19"/>
                <w:szCs w:val="19"/>
                <w:cs/>
                <w:lang w:eastAsia="th-TH" w:bidi="th-TH"/>
              </w:rPr>
              <w:t>393</w:t>
            </w:r>
          </w:p>
        </w:tc>
        <w:tc>
          <w:tcPr>
            <w:tcW w:w="270" w:type="dxa"/>
          </w:tcPr>
          <w:p w14:paraId="48D878A5" w14:textId="77777777" w:rsidR="000F67F5" w:rsidRPr="00B95516" w:rsidRDefault="000F67F5" w:rsidP="000F67F5">
            <w:pPr>
              <w:spacing w:line="240" w:lineRule="atLeast"/>
              <w:ind w:left="-117" w:right="-108"/>
              <w:jc w:val="right"/>
              <w:rPr>
                <w:rFonts w:cs="Times New Roman"/>
                <w:snapToGrid w:val="0"/>
                <w:sz w:val="19"/>
                <w:szCs w:val="19"/>
                <w:lang w:eastAsia="th-TH"/>
              </w:rPr>
            </w:pPr>
          </w:p>
        </w:tc>
        <w:tc>
          <w:tcPr>
            <w:tcW w:w="1170" w:type="dxa"/>
            <w:vAlign w:val="bottom"/>
          </w:tcPr>
          <w:p w14:paraId="3399324D" w14:textId="068BFC28" w:rsidR="000F67F5" w:rsidRPr="00B95516" w:rsidRDefault="000F67F5" w:rsidP="000F67F5">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cs/>
                <w:lang w:eastAsia="th-TH" w:bidi="th-TH"/>
              </w:rPr>
              <w:t>2</w:t>
            </w:r>
            <w:r w:rsidRPr="00B95516">
              <w:rPr>
                <w:rFonts w:cs="Times New Roman"/>
                <w:snapToGrid w:val="0"/>
                <w:sz w:val="19"/>
                <w:szCs w:val="19"/>
                <w:lang w:eastAsia="th-TH"/>
              </w:rPr>
              <w:t>,</w:t>
            </w:r>
            <w:r w:rsidRPr="00B95516">
              <w:rPr>
                <w:rFonts w:cs="Times New Roman"/>
                <w:snapToGrid w:val="0"/>
                <w:sz w:val="19"/>
                <w:szCs w:val="19"/>
                <w:cs/>
                <w:lang w:eastAsia="th-TH" w:bidi="th-TH"/>
              </w:rPr>
              <w:t>465</w:t>
            </w:r>
            <w:r w:rsidRPr="00B95516">
              <w:rPr>
                <w:rFonts w:cs="Times New Roman"/>
                <w:snapToGrid w:val="0"/>
                <w:sz w:val="19"/>
                <w:szCs w:val="19"/>
                <w:lang w:eastAsia="th-TH"/>
              </w:rPr>
              <w:t>,</w:t>
            </w:r>
            <w:r w:rsidRPr="00B95516">
              <w:rPr>
                <w:rFonts w:cs="Times New Roman"/>
                <w:snapToGrid w:val="0"/>
                <w:sz w:val="19"/>
                <w:szCs w:val="19"/>
                <w:cs/>
                <w:lang w:eastAsia="th-TH" w:bidi="th-TH"/>
              </w:rPr>
              <w:t>909</w:t>
            </w:r>
          </w:p>
        </w:tc>
      </w:tr>
      <w:tr w:rsidR="000F67F5" w:rsidRPr="0012708E" w14:paraId="2F4D178F" w14:textId="77777777">
        <w:tc>
          <w:tcPr>
            <w:tcW w:w="3780" w:type="dxa"/>
            <w:vAlign w:val="bottom"/>
          </w:tcPr>
          <w:p w14:paraId="7A909164" w14:textId="77777777" w:rsidR="000F67F5" w:rsidRPr="00B95516" w:rsidRDefault="000F67F5" w:rsidP="000F67F5">
            <w:pPr>
              <w:spacing w:line="240" w:lineRule="atLeast"/>
              <w:ind w:left="16"/>
              <w:rPr>
                <w:rFonts w:cs="Times New Roman"/>
                <w:color w:val="000000"/>
                <w:sz w:val="19"/>
                <w:szCs w:val="19"/>
              </w:rPr>
            </w:pPr>
            <w:r w:rsidRPr="00B95516">
              <w:rPr>
                <w:rFonts w:cs="Times New Roman"/>
                <w:color w:val="000000"/>
                <w:sz w:val="19"/>
                <w:szCs w:val="19"/>
              </w:rPr>
              <w:t>Commercial banks</w:t>
            </w:r>
          </w:p>
        </w:tc>
        <w:tc>
          <w:tcPr>
            <w:tcW w:w="1170" w:type="dxa"/>
            <w:vAlign w:val="bottom"/>
          </w:tcPr>
          <w:p w14:paraId="17269826" w14:textId="6D2DF62D" w:rsidR="000F67F5" w:rsidRPr="00B95516" w:rsidRDefault="00DC5DC8" w:rsidP="000F67F5">
            <w:pPr>
              <w:tabs>
                <w:tab w:val="decimal" w:pos="1079"/>
              </w:tabs>
              <w:spacing w:line="240" w:lineRule="atLeast"/>
              <w:ind w:left="-117" w:right="-17"/>
              <w:rPr>
                <w:rFonts w:cs="Times New Roman"/>
                <w:snapToGrid w:val="0"/>
                <w:sz w:val="19"/>
                <w:szCs w:val="19"/>
                <w:lang w:eastAsia="th-TH" w:bidi="th-TH"/>
              </w:rPr>
            </w:pPr>
            <w:r w:rsidRPr="00DC5DC8">
              <w:rPr>
                <w:rFonts w:cs="Times New Roman"/>
                <w:snapToGrid w:val="0"/>
                <w:sz w:val="19"/>
                <w:szCs w:val="19"/>
                <w:lang w:eastAsia="th-TH" w:bidi="th-TH"/>
              </w:rPr>
              <w:t>7,789,97</w:t>
            </w:r>
            <w:r w:rsidR="00B80B22">
              <w:rPr>
                <w:rFonts w:cs="Times New Roman"/>
                <w:snapToGrid w:val="0"/>
                <w:sz w:val="19"/>
                <w:szCs w:val="19"/>
                <w:lang w:eastAsia="th-TH" w:bidi="th-TH"/>
              </w:rPr>
              <w:t>8</w:t>
            </w:r>
          </w:p>
        </w:tc>
        <w:tc>
          <w:tcPr>
            <w:tcW w:w="236" w:type="dxa"/>
          </w:tcPr>
          <w:p w14:paraId="3EA7B628" w14:textId="77777777" w:rsidR="000F67F5" w:rsidRPr="00B95516" w:rsidRDefault="000F67F5" w:rsidP="000F67F5">
            <w:pPr>
              <w:tabs>
                <w:tab w:val="decimal" w:pos="1079"/>
              </w:tabs>
              <w:spacing w:line="240" w:lineRule="atLeast"/>
              <w:ind w:left="-117" w:right="-17"/>
              <w:rPr>
                <w:rFonts w:cs="Times New Roman"/>
                <w:snapToGrid w:val="0"/>
                <w:sz w:val="19"/>
                <w:szCs w:val="19"/>
                <w:lang w:eastAsia="th-TH"/>
              </w:rPr>
            </w:pPr>
          </w:p>
        </w:tc>
        <w:tc>
          <w:tcPr>
            <w:tcW w:w="1204" w:type="dxa"/>
            <w:vAlign w:val="bottom"/>
          </w:tcPr>
          <w:p w14:paraId="4303F9E4" w14:textId="5387EEFF" w:rsidR="000F67F5" w:rsidRPr="00B95516" w:rsidRDefault="000F67F5" w:rsidP="000F67F5">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lang w:eastAsia="th-TH"/>
              </w:rPr>
              <w:t>7,830,047</w:t>
            </w:r>
          </w:p>
        </w:tc>
        <w:tc>
          <w:tcPr>
            <w:tcW w:w="236" w:type="dxa"/>
            <w:vAlign w:val="bottom"/>
          </w:tcPr>
          <w:p w14:paraId="0A96861C" w14:textId="77777777" w:rsidR="000F67F5" w:rsidRPr="00B95516" w:rsidRDefault="000F67F5" w:rsidP="000F67F5">
            <w:pPr>
              <w:tabs>
                <w:tab w:val="decimal" w:pos="961"/>
                <w:tab w:val="decimal" w:pos="1079"/>
              </w:tabs>
              <w:spacing w:line="240" w:lineRule="atLeast"/>
              <w:ind w:left="-117" w:right="-17"/>
              <w:rPr>
                <w:rFonts w:cs="Times New Roman"/>
                <w:snapToGrid w:val="0"/>
                <w:sz w:val="19"/>
                <w:szCs w:val="19"/>
                <w:lang w:eastAsia="th-TH"/>
              </w:rPr>
            </w:pPr>
          </w:p>
        </w:tc>
        <w:tc>
          <w:tcPr>
            <w:tcW w:w="1114" w:type="dxa"/>
            <w:gridSpan w:val="2"/>
            <w:vAlign w:val="bottom"/>
          </w:tcPr>
          <w:p w14:paraId="4BA39153" w14:textId="174A1B6E" w:rsidR="000F67F5" w:rsidRPr="00B95516" w:rsidRDefault="00DC5DC8" w:rsidP="000F67F5">
            <w:pPr>
              <w:tabs>
                <w:tab w:val="decimal" w:pos="1079"/>
              </w:tabs>
              <w:spacing w:line="240" w:lineRule="atLeast"/>
              <w:ind w:left="-117" w:right="-17"/>
              <w:rPr>
                <w:rFonts w:cs="Times New Roman"/>
                <w:snapToGrid w:val="0"/>
                <w:sz w:val="19"/>
                <w:szCs w:val="19"/>
                <w:lang w:eastAsia="th-TH" w:bidi="th-TH"/>
              </w:rPr>
            </w:pPr>
            <w:r w:rsidRPr="00DC5DC8">
              <w:rPr>
                <w:rFonts w:cs="Times New Roman"/>
                <w:snapToGrid w:val="0"/>
                <w:sz w:val="19"/>
                <w:szCs w:val="19"/>
                <w:lang w:eastAsia="th-TH" w:bidi="th-TH"/>
              </w:rPr>
              <w:t>7,786,22</w:t>
            </w:r>
            <w:r w:rsidR="00B80B22">
              <w:rPr>
                <w:rFonts w:cs="Times New Roman"/>
                <w:snapToGrid w:val="0"/>
                <w:sz w:val="19"/>
                <w:szCs w:val="19"/>
                <w:lang w:eastAsia="th-TH" w:bidi="th-TH"/>
              </w:rPr>
              <w:t>6</w:t>
            </w:r>
          </w:p>
        </w:tc>
        <w:tc>
          <w:tcPr>
            <w:tcW w:w="270" w:type="dxa"/>
          </w:tcPr>
          <w:p w14:paraId="5D0AFCFC" w14:textId="77777777" w:rsidR="000F67F5" w:rsidRPr="00B95516" w:rsidRDefault="000F67F5" w:rsidP="000F67F5">
            <w:pPr>
              <w:spacing w:line="240" w:lineRule="atLeast"/>
              <w:ind w:left="-117" w:right="-108"/>
              <w:jc w:val="right"/>
              <w:rPr>
                <w:rFonts w:cs="Times New Roman"/>
                <w:snapToGrid w:val="0"/>
                <w:sz w:val="19"/>
                <w:szCs w:val="19"/>
                <w:lang w:eastAsia="th-TH"/>
              </w:rPr>
            </w:pPr>
          </w:p>
        </w:tc>
        <w:tc>
          <w:tcPr>
            <w:tcW w:w="1170" w:type="dxa"/>
            <w:vAlign w:val="bottom"/>
          </w:tcPr>
          <w:p w14:paraId="0998359A" w14:textId="3855631B" w:rsidR="000F67F5" w:rsidRPr="00B95516" w:rsidRDefault="000F67F5" w:rsidP="000F67F5">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lang w:eastAsia="th-TH"/>
              </w:rPr>
              <w:t>7,826,650</w:t>
            </w:r>
          </w:p>
        </w:tc>
      </w:tr>
      <w:tr w:rsidR="000F67F5" w:rsidRPr="0012708E" w14:paraId="77183334" w14:textId="77777777">
        <w:tc>
          <w:tcPr>
            <w:tcW w:w="3780" w:type="dxa"/>
            <w:vAlign w:val="bottom"/>
          </w:tcPr>
          <w:p w14:paraId="3B8D8EC8" w14:textId="77777777" w:rsidR="000F67F5" w:rsidRPr="00B95516" w:rsidRDefault="000F67F5" w:rsidP="000F67F5">
            <w:pPr>
              <w:spacing w:line="240" w:lineRule="atLeast"/>
              <w:ind w:left="16"/>
              <w:rPr>
                <w:rFonts w:cs="Times New Roman"/>
                <w:color w:val="000000"/>
                <w:sz w:val="19"/>
                <w:szCs w:val="19"/>
              </w:rPr>
            </w:pPr>
            <w:r w:rsidRPr="00B95516">
              <w:rPr>
                <w:rFonts w:cs="Times New Roman"/>
                <w:color w:val="000000"/>
                <w:sz w:val="19"/>
                <w:szCs w:val="19"/>
              </w:rPr>
              <w:t>Specialised financial institutions</w:t>
            </w:r>
          </w:p>
        </w:tc>
        <w:tc>
          <w:tcPr>
            <w:tcW w:w="1170" w:type="dxa"/>
            <w:vAlign w:val="bottom"/>
          </w:tcPr>
          <w:p w14:paraId="40AB7396" w14:textId="25667F82" w:rsidR="000F67F5" w:rsidRPr="00AA6956" w:rsidRDefault="00DC5DC8" w:rsidP="000F67F5">
            <w:pPr>
              <w:tabs>
                <w:tab w:val="decimal" w:pos="1079"/>
              </w:tabs>
              <w:spacing w:line="240" w:lineRule="atLeast"/>
              <w:ind w:left="-117" w:right="-17"/>
              <w:rPr>
                <w:rFonts w:cs="Times New Roman"/>
                <w:snapToGrid w:val="0"/>
                <w:sz w:val="19"/>
                <w:szCs w:val="19"/>
                <w:lang w:eastAsia="th-TH" w:bidi="th-TH"/>
              </w:rPr>
            </w:pPr>
            <w:r w:rsidRPr="00DC5DC8">
              <w:rPr>
                <w:rFonts w:cs="Times New Roman"/>
                <w:snapToGrid w:val="0"/>
                <w:sz w:val="19"/>
                <w:szCs w:val="19"/>
                <w:lang w:eastAsia="th-TH" w:bidi="th-TH"/>
              </w:rPr>
              <w:t>6,001,724</w:t>
            </w:r>
          </w:p>
        </w:tc>
        <w:tc>
          <w:tcPr>
            <w:tcW w:w="236" w:type="dxa"/>
          </w:tcPr>
          <w:p w14:paraId="0C7E0EAC" w14:textId="77777777" w:rsidR="000F67F5" w:rsidRPr="00B95516" w:rsidRDefault="000F67F5" w:rsidP="000F67F5">
            <w:pPr>
              <w:tabs>
                <w:tab w:val="decimal" w:pos="1079"/>
              </w:tabs>
              <w:spacing w:line="240" w:lineRule="atLeast"/>
              <w:ind w:left="-117" w:right="-17"/>
              <w:rPr>
                <w:rFonts w:cs="Times New Roman"/>
                <w:snapToGrid w:val="0"/>
                <w:sz w:val="19"/>
                <w:szCs w:val="19"/>
                <w:lang w:eastAsia="th-TH"/>
              </w:rPr>
            </w:pPr>
          </w:p>
        </w:tc>
        <w:tc>
          <w:tcPr>
            <w:tcW w:w="1204" w:type="dxa"/>
            <w:vAlign w:val="bottom"/>
          </w:tcPr>
          <w:p w14:paraId="5B059368" w14:textId="16250958" w:rsidR="000F67F5" w:rsidRPr="00B95516" w:rsidRDefault="000F67F5" w:rsidP="000F67F5">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lang w:eastAsia="th-TH"/>
              </w:rPr>
              <w:t>6,000,739</w:t>
            </w:r>
          </w:p>
        </w:tc>
        <w:tc>
          <w:tcPr>
            <w:tcW w:w="236" w:type="dxa"/>
            <w:vAlign w:val="bottom"/>
          </w:tcPr>
          <w:p w14:paraId="7FF4DC16" w14:textId="77777777" w:rsidR="000F67F5" w:rsidRPr="00B95516" w:rsidRDefault="000F67F5" w:rsidP="000F67F5">
            <w:pPr>
              <w:tabs>
                <w:tab w:val="decimal" w:pos="961"/>
                <w:tab w:val="decimal" w:pos="1079"/>
              </w:tabs>
              <w:spacing w:line="240" w:lineRule="atLeast"/>
              <w:ind w:left="-117" w:right="-17"/>
              <w:rPr>
                <w:rFonts w:cs="Times New Roman"/>
                <w:snapToGrid w:val="0"/>
                <w:sz w:val="19"/>
                <w:szCs w:val="19"/>
                <w:lang w:eastAsia="th-TH"/>
              </w:rPr>
            </w:pPr>
          </w:p>
        </w:tc>
        <w:tc>
          <w:tcPr>
            <w:tcW w:w="1114" w:type="dxa"/>
            <w:gridSpan w:val="2"/>
            <w:vAlign w:val="bottom"/>
          </w:tcPr>
          <w:p w14:paraId="6FAC39FD" w14:textId="4BB7F264" w:rsidR="000F67F5" w:rsidRPr="00B95516" w:rsidRDefault="00DC5DC8" w:rsidP="000F67F5">
            <w:pPr>
              <w:tabs>
                <w:tab w:val="decimal" w:pos="1079"/>
              </w:tabs>
              <w:spacing w:line="240" w:lineRule="atLeast"/>
              <w:ind w:left="-117" w:right="-17"/>
              <w:rPr>
                <w:rFonts w:cs="Times New Roman"/>
                <w:snapToGrid w:val="0"/>
                <w:sz w:val="19"/>
                <w:szCs w:val="19"/>
                <w:lang w:eastAsia="th-TH" w:bidi="th-TH"/>
              </w:rPr>
            </w:pPr>
            <w:r w:rsidRPr="00DC5DC8">
              <w:rPr>
                <w:rFonts w:cs="Times New Roman"/>
                <w:snapToGrid w:val="0"/>
                <w:sz w:val="19"/>
                <w:szCs w:val="19"/>
                <w:lang w:eastAsia="th-TH" w:bidi="th-TH"/>
              </w:rPr>
              <w:t>6,001,724</w:t>
            </w:r>
          </w:p>
        </w:tc>
        <w:tc>
          <w:tcPr>
            <w:tcW w:w="270" w:type="dxa"/>
          </w:tcPr>
          <w:p w14:paraId="3D39A4CF" w14:textId="77777777" w:rsidR="000F67F5" w:rsidRPr="00B95516" w:rsidRDefault="000F67F5" w:rsidP="000F67F5">
            <w:pPr>
              <w:spacing w:line="240" w:lineRule="atLeast"/>
              <w:ind w:left="-117" w:right="-108"/>
              <w:jc w:val="right"/>
              <w:rPr>
                <w:rFonts w:cs="Times New Roman"/>
                <w:snapToGrid w:val="0"/>
                <w:sz w:val="19"/>
                <w:szCs w:val="19"/>
                <w:lang w:eastAsia="th-TH"/>
              </w:rPr>
            </w:pPr>
          </w:p>
        </w:tc>
        <w:tc>
          <w:tcPr>
            <w:tcW w:w="1170" w:type="dxa"/>
            <w:vAlign w:val="bottom"/>
          </w:tcPr>
          <w:p w14:paraId="67746373" w14:textId="13EA23AB" w:rsidR="000F67F5" w:rsidRPr="00B95516" w:rsidRDefault="000F67F5" w:rsidP="000F67F5">
            <w:pPr>
              <w:tabs>
                <w:tab w:val="decimal" w:pos="1079"/>
              </w:tabs>
              <w:spacing w:line="240" w:lineRule="atLeast"/>
              <w:ind w:left="-117" w:right="-17"/>
              <w:rPr>
                <w:rFonts w:cs="Times New Roman"/>
                <w:snapToGrid w:val="0"/>
                <w:sz w:val="19"/>
                <w:szCs w:val="19"/>
                <w:lang w:eastAsia="th-TH"/>
              </w:rPr>
            </w:pPr>
            <w:r w:rsidRPr="00B95516">
              <w:rPr>
                <w:rFonts w:cs="Times New Roman"/>
                <w:snapToGrid w:val="0"/>
                <w:sz w:val="19"/>
                <w:szCs w:val="19"/>
                <w:lang w:eastAsia="th-TH"/>
              </w:rPr>
              <w:t>6,000,739</w:t>
            </w:r>
          </w:p>
        </w:tc>
      </w:tr>
      <w:tr w:rsidR="000F67F5" w:rsidRPr="0012708E" w14:paraId="7219BFF7" w14:textId="77777777">
        <w:tc>
          <w:tcPr>
            <w:tcW w:w="3780" w:type="dxa"/>
            <w:vAlign w:val="bottom"/>
          </w:tcPr>
          <w:p w14:paraId="0365B114" w14:textId="15A544EF" w:rsidR="000F67F5" w:rsidRPr="00B95516" w:rsidRDefault="000F67F5" w:rsidP="000F67F5">
            <w:pPr>
              <w:spacing w:line="240" w:lineRule="atLeast"/>
              <w:ind w:left="16"/>
              <w:rPr>
                <w:color w:val="000000"/>
                <w:sz w:val="19"/>
                <w:szCs w:val="19"/>
                <w:lang w:bidi="th-TH"/>
              </w:rPr>
            </w:pPr>
            <w:r w:rsidRPr="00B95516">
              <w:rPr>
                <w:color w:val="000000"/>
                <w:sz w:val="19"/>
                <w:szCs w:val="19"/>
                <w:lang w:bidi="th-TH"/>
              </w:rPr>
              <w:t xml:space="preserve">Other </w:t>
            </w:r>
            <w:r w:rsidRPr="00B95516">
              <w:rPr>
                <w:rFonts w:cs="Times New Roman"/>
                <w:color w:val="000000"/>
                <w:sz w:val="19"/>
                <w:szCs w:val="19"/>
              </w:rPr>
              <w:t>financial institutions</w:t>
            </w:r>
          </w:p>
        </w:tc>
        <w:tc>
          <w:tcPr>
            <w:tcW w:w="1170" w:type="dxa"/>
            <w:vAlign w:val="bottom"/>
          </w:tcPr>
          <w:p w14:paraId="6F46EC2F" w14:textId="5A80D691" w:rsidR="000F67F5" w:rsidRPr="00AA6956" w:rsidRDefault="00DC5DC8" w:rsidP="000F67F5">
            <w:pPr>
              <w:tabs>
                <w:tab w:val="decimal" w:pos="1079"/>
              </w:tabs>
              <w:spacing w:line="240" w:lineRule="atLeast"/>
              <w:ind w:left="-117" w:right="-17"/>
              <w:rPr>
                <w:rFonts w:cs="Times New Roman"/>
                <w:snapToGrid w:val="0"/>
                <w:sz w:val="19"/>
                <w:szCs w:val="19"/>
                <w:lang w:eastAsia="th-TH" w:bidi="th-TH"/>
              </w:rPr>
            </w:pPr>
            <w:r w:rsidRPr="00AA6956">
              <w:rPr>
                <w:rFonts w:cs="Times New Roman"/>
                <w:snapToGrid w:val="0"/>
                <w:sz w:val="19"/>
                <w:szCs w:val="19"/>
                <w:cs/>
                <w:lang w:eastAsia="th-TH" w:bidi="th-TH"/>
              </w:rPr>
              <w:t>-</w:t>
            </w:r>
          </w:p>
        </w:tc>
        <w:tc>
          <w:tcPr>
            <w:tcW w:w="236" w:type="dxa"/>
          </w:tcPr>
          <w:p w14:paraId="0EDFAF74" w14:textId="77777777" w:rsidR="000F67F5" w:rsidRPr="00B95516" w:rsidRDefault="000F67F5" w:rsidP="000F67F5">
            <w:pPr>
              <w:tabs>
                <w:tab w:val="decimal" w:pos="1079"/>
              </w:tabs>
              <w:spacing w:line="240" w:lineRule="atLeast"/>
              <w:ind w:left="-117" w:right="-17"/>
              <w:rPr>
                <w:rFonts w:cs="Times New Roman"/>
                <w:snapToGrid w:val="0"/>
                <w:sz w:val="19"/>
                <w:szCs w:val="19"/>
                <w:lang w:eastAsia="th-TH"/>
              </w:rPr>
            </w:pPr>
          </w:p>
        </w:tc>
        <w:tc>
          <w:tcPr>
            <w:tcW w:w="1204" w:type="dxa"/>
            <w:vAlign w:val="bottom"/>
          </w:tcPr>
          <w:p w14:paraId="365AA9AB" w14:textId="3FFB6C0A" w:rsidR="000F67F5" w:rsidRPr="00B95516" w:rsidRDefault="000F67F5" w:rsidP="000F67F5">
            <w:pPr>
              <w:tabs>
                <w:tab w:val="decimal" w:pos="1079"/>
              </w:tabs>
              <w:spacing w:line="240" w:lineRule="atLeast"/>
              <w:ind w:left="-117" w:right="-17"/>
              <w:rPr>
                <w:sz w:val="19"/>
                <w:szCs w:val="19"/>
              </w:rPr>
            </w:pPr>
            <w:r w:rsidRPr="00B95516">
              <w:rPr>
                <w:rFonts w:cs="Times New Roman"/>
                <w:snapToGrid w:val="0"/>
                <w:sz w:val="19"/>
                <w:szCs w:val="19"/>
                <w:lang w:eastAsia="th-TH"/>
              </w:rPr>
              <w:t>50,008</w:t>
            </w:r>
          </w:p>
        </w:tc>
        <w:tc>
          <w:tcPr>
            <w:tcW w:w="236" w:type="dxa"/>
            <w:vAlign w:val="bottom"/>
          </w:tcPr>
          <w:p w14:paraId="4F2BC542" w14:textId="77777777" w:rsidR="000F67F5" w:rsidRPr="00B95516" w:rsidRDefault="000F67F5" w:rsidP="000F67F5">
            <w:pPr>
              <w:tabs>
                <w:tab w:val="decimal" w:pos="961"/>
                <w:tab w:val="decimal" w:pos="1079"/>
              </w:tabs>
              <w:spacing w:line="240" w:lineRule="atLeast"/>
              <w:ind w:left="-117" w:right="-17"/>
              <w:rPr>
                <w:rFonts w:cs="Times New Roman"/>
                <w:snapToGrid w:val="0"/>
                <w:sz w:val="19"/>
                <w:szCs w:val="19"/>
                <w:lang w:eastAsia="th-TH"/>
              </w:rPr>
            </w:pPr>
          </w:p>
        </w:tc>
        <w:tc>
          <w:tcPr>
            <w:tcW w:w="1114" w:type="dxa"/>
            <w:gridSpan w:val="2"/>
            <w:vAlign w:val="bottom"/>
          </w:tcPr>
          <w:p w14:paraId="5D3B6165" w14:textId="63322A75" w:rsidR="000F67F5" w:rsidRPr="00AA6956" w:rsidRDefault="00DC5DC8" w:rsidP="000F67F5">
            <w:pPr>
              <w:tabs>
                <w:tab w:val="decimal" w:pos="1079"/>
              </w:tabs>
              <w:spacing w:line="240" w:lineRule="atLeast"/>
              <w:ind w:left="-117" w:right="-17"/>
              <w:rPr>
                <w:rFonts w:cs="Times New Roman"/>
                <w:snapToGrid w:val="0"/>
                <w:sz w:val="19"/>
                <w:szCs w:val="19"/>
                <w:lang w:eastAsia="th-TH" w:bidi="th-TH"/>
              </w:rPr>
            </w:pPr>
            <w:r w:rsidRPr="00AA6956">
              <w:rPr>
                <w:rFonts w:cs="Times New Roman"/>
                <w:snapToGrid w:val="0"/>
                <w:sz w:val="19"/>
                <w:szCs w:val="19"/>
                <w:cs/>
                <w:lang w:eastAsia="th-TH" w:bidi="th-TH"/>
              </w:rPr>
              <w:t>-</w:t>
            </w:r>
          </w:p>
        </w:tc>
        <w:tc>
          <w:tcPr>
            <w:tcW w:w="270" w:type="dxa"/>
          </w:tcPr>
          <w:p w14:paraId="4A145986" w14:textId="77777777" w:rsidR="000F67F5" w:rsidRPr="00B95516" w:rsidRDefault="000F67F5" w:rsidP="000F67F5">
            <w:pPr>
              <w:spacing w:line="240" w:lineRule="atLeast"/>
              <w:ind w:left="-117" w:right="-108"/>
              <w:jc w:val="right"/>
              <w:rPr>
                <w:rFonts w:cs="Times New Roman"/>
                <w:snapToGrid w:val="0"/>
                <w:sz w:val="19"/>
                <w:szCs w:val="19"/>
                <w:lang w:eastAsia="th-TH"/>
              </w:rPr>
            </w:pPr>
          </w:p>
        </w:tc>
        <w:tc>
          <w:tcPr>
            <w:tcW w:w="1170" w:type="dxa"/>
            <w:vAlign w:val="bottom"/>
          </w:tcPr>
          <w:p w14:paraId="09BB50DC" w14:textId="482A71EC" w:rsidR="000F67F5" w:rsidRPr="00B95516" w:rsidRDefault="000F67F5" w:rsidP="000F67F5">
            <w:pPr>
              <w:tabs>
                <w:tab w:val="decimal" w:pos="1079"/>
              </w:tabs>
              <w:spacing w:line="240" w:lineRule="atLeast"/>
              <w:ind w:left="-117" w:right="-17"/>
              <w:rPr>
                <w:color w:val="000000"/>
                <w:sz w:val="19"/>
                <w:szCs w:val="19"/>
              </w:rPr>
            </w:pPr>
            <w:r w:rsidRPr="00B95516">
              <w:rPr>
                <w:rFonts w:cs="Times New Roman"/>
                <w:snapToGrid w:val="0"/>
                <w:sz w:val="19"/>
                <w:szCs w:val="19"/>
                <w:lang w:eastAsia="th-TH"/>
              </w:rPr>
              <w:t>50,008</w:t>
            </w:r>
          </w:p>
        </w:tc>
      </w:tr>
      <w:tr w:rsidR="000F67F5" w:rsidRPr="0012708E" w14:paraId="068BD4D4" w14:textId="77777777">
        <w:trPr>
          <w:trHeight w:val="50"/>
        </w:trPr>
        <w:tc>
          <w:tcPr>
            <w:tcW w:w="3780" w:type="dxa"/>
            <w:vAlign w:val="bottom"/>
          </w:tcPr>
          <w:p w14:paraId="59F51047" w14:textId="49C76B70" w:rsidR="000F67F5" w:rsidRPr="00B95516" w:rsidRDefault="000F67F5" w:rsidP="000F67F5">
            <w:pPr>
              <w:tabs>
                <w:tab w:val="left" w:pos="162"/>
              </w:tabs>
              <w:spacing w:line="240" w:lineRule="atLeast"/>
              <w:ind w:left="16"/>
              <w:jc w:val="both"/>
              <w:rPr>
                <w:rFonts w:cs="Times New Roman"/>
                <w:b/>
                <w:bCs/>
                <w:sz w:val="19"/>
                <w:szCs w:val="19"/>
              </w:rPr>
            </w:pPr>
            <w:r w:rsidRPr="00B95516">
              <w:rPr>
                <w:rFonts w:cs="Times New Roman"/>
                <w:b/>
                <w:bCs/>
                <w:color w:val="000000"/>
                <w:sz w:val="19"/>
                <w:szCs w:val="19"/>
              </w:rPr>
              <w:t>Total</w:t>
            </w:r>
          </w:p>
        </w:tc>
        <w:tc>
          <w:tcPr>
            <w:tcW w:w="1170" w:type="dxa"/>
            <w:tcBorders>
              <w:top w:val="single" w:sz="4" w:space="0" w:color="auto"/>
              <w:bottom w:val="double" w:sz="4" w:space="0" w:color="auto"/>
            </w:tcBorders>
          </w:tcPr>
          <w:p w14:paraId="297E6A08" w14:textId="3A78A09F" w:rsidR="000F67F5" w:rsidRPr="00AA6956" w:rsidRDefault="00DC5DC8" w:rsidP="000F67F5">
            <w:pPr>
              <w:tabs>
                <w:tab w:val="decimal" w:pos="1079"/>
              </w:tabs>
              <w:spacing w:line="240" w:lineRule="atLeast"/>
              <w:ind w:left="-117" w:right="-17"/>
              <w:rPr>
                <w:rFonts w:cs="Times New Roman"/>
                <w:b/>
                <w:bCs/>
                <w:snapToGrid w:val="0"/>
                <w:sz w:val="19"/>
                <w:szCs w:val="19"/>
                <w:lang w:eastAsia="th-TH" w:bidi="th-TH"/>
              </w:rPr>
            </w:pPr>
            <w:r w:rsidRPr="00AA6956">
              <w:rPr>
                <w:rFonts w:cs="Times New Roman"/>
                <w:b/>
                <w:bCs/>
                <w:snapToGrid w:val="0"/>
                <w:sz w:val="19"/>
                <w:szCs w:val="19"/>
                <w:lang w:eastAsia="th-TH" w:bidi="th-TH"/>
              </w:rPr>
              <w:t>15,595,095</w:t>
            </w:r>
          </w:p>
        </w:tc>
        <w:tc>
          <w:tcPr>
            <w:tcW w:w="236" w:type="dxa"/>
          </w:tcPr>
          <w:p w14:paraId="71B68082" w14:textId="77777777" w:rsidR="000F67F5" w:rsidRPr="00DC5DC8" w:rsidRDefault="000F67F5" w:rsidP="000F67F5">
            <w:pPr>
              <w:tabs>
                <w:tab w:val="decimal" w:pos="1079"/>
              </w:tabs>
              <w:spacing w:line="240" w:lineRule="atLeast"/>
              <w:ind w:left="-117" w:right="-17"/>
              <w:rPr>
                <w:rFonts w:cs="Times New Roman"/>
                <w:b/>
                <w:bCs/>
                <w:snapToGrid w:val="0"/>
                <w:sz w:val="19"/>
                <w:szCs w:val="19"/>
                <w:lang w:eastAsia="th-TH"/>
              </w:rPr>
            </w:pPr>
          </w:p>
        </w:tc>
        <w:tc>
          <w:tcPr>
            <w:tcW w:w="1204" w:type="dxa"/>
            <w:tcBorders>
              <w:top w:val="single" w:sz="4" w:space="0" w:color="auto"/>
              <w:bottom w:val="double" w:sz="4" w:space="0" w:color="auto"/>
            </w:tcBorders>
          </w:tcPr>
          <w:p w14:paraId="016CDFA2" w14:textId="7EF9FCC6" w:rsidR="000F67F5" w:rsidRPr="00B95516" w:rsidRDefault="000F67F5" w:rsidP="000F67F5">
            <w:pPr>
              <w:tabs>
                <w:tab w:val="decimal" w:pos="1007"/>
              </w:tabs>
              <w:spacing w:line="240" w:lineRule="atLeast"/>
              <w:ind w:left="-117" w:right="-17"/>
              <w:rPr>
                <w:rFonts w:cs="Times New Roman"/>
                <w:b/>
                <w:bCs/>
                <w:snapToGrid w:val="0"/>
                <w:sz w:val="19"/>
                <w:szCs w:val="19"/>
                <w:lang w:eastAsia="th-TH"/>
              </w:rPr>
            </w:pPr>
            <w:r w:rsidRPr="00B95516">
              <w:rPr>
                <w:rFonts w:cs="Times New Roman"/>
                <w:b/>
                <w:bCs/>
                <w:snapToGrid w:val="0"/>
                <w:sz w:val="19"/>
                <w:szCs w:val="19"/>
                <w:lang w:eastAsia="th-TH"/>
              </w:rPr>
              <w:t>16,346,703</w:t>
            </w:r>
          </w:p>
        </w:tc>
        <w:tc>
          <w:tcPr>
            <w:tcW w:w="236" w:type="dxa"/>
            <w:vAlign w:val="bottom"/>
          </w:tcPr>
          <w:p w14:paraId="48CC0C9D" w14:textId="77777777" w:rsidR="000F67F5" w:rsidRPr="00B95516" w:rsidRDefault="000F67F5" w:rsidP="000F67F5">
            <w:pPr>
              <w:tabs>
                <w:tab w:val="decimal" w:pos="1079"/>
              </w:tabs>
              <w:spacing w:line="240" w:lineRule="atLeast"/>
              <w:ind w:left="-117" w:right="-17"/>
              <w:rPr>
                <w:rFonts w:cs="Times New Roman"/>
                <w:b/>
                <w:bCs/>
                <w:snapToGrid w:val="0"/>
                <w:sz w:val="19"/>
                <w:szCs w:val="19"/>
                <w:lang w:eastAsia="th-TH"/>
              </w:rPr>
            </w:pPr>
          </w:p>
        </w:tc>
        <w:tc>
          <w:tcPr>
            <w:tcW w:w="1114" w:type="dxa"/>
            <w:gridSpan w:val="2"/>
            <w:tcBorders>
              <w:top w:val="single" w:sz="4" w:space="0" w:color="auto"/>
              <w:bottom w:val="double" w:sz="4" w:space="0" w:color="auto"/>
            </w:tcBorders>
            <w:vAlign w:val="bottom"/>
          </w:tcPr>
          <w:p w14:paraId="570CB6CE" w14:textId="2306795A" w:rsidR="000F67F5" w:rsidRPr="00AA6956" w:rsidRDefault="00DC5DC8" w:rsidP="000F67F5">
            <w:pPr>
              <w:tabs>
                <w:tab w:val="decimal" w:pos="1079"/>
              </w:tabs>
              <w:spacing w:line="240" w:lineRule="atLeast"/>
              <w:ind w:left="-117" w:right="-17"/>
              <w:rPr>
                <w:rFonts w:cs="Times New Roman"/>
                <w:b/>
                <w:bCs/>
                <w:snapToGrid w:val="0"/>
                <w:sz w:val="19"/>
                <w:szCs w:val="19"/>
                <w:lang w:eastAsia="th-TH" w:bidi="th-TH"/>
              </w:rPr>
            </w:pPr>
            <w:r w:rsidRPr="00AA6956">
              <w:rPr>
                <w:rFonts w:cs="Times New Roman"/>
                <w:b/>
                <w:bCs/>
                <w:snapToGrid w:val="0"/>
                <w:sz w:val="19"/>
                <w:szCs w:val="19"/>
                <w:lang w:eastAsia="th-TH" w:bidi="th-TH"/>
              </w:rPr>
              <w:t>15,591,343</w:t>
            </w:r>
          </w:p>
        </w:tc>
        <w:tc>
          <w:tcPr>
            <w:tcW w:w="270" w:type="dxa"/>
            <w:vAlign w:val="bottom"/>
          </w:tcPr>
          <w:p w14:paraId="1DCDE4FD" w14:textId="77777777" w:rsidR="000F67F5" w:rsidRPr="00DC5DC8" w:rsidRDefault="000F67F5" w:rsidP="000F67F5">
            <w:pPr>
              <w:spacing w:line="240" w:lineRule="atLeast"/>
              <w:ind w:left="-117" w:right="-108"/>
              <w:rPr>
                <w:rFonts w:cs="Times New Roman"/>
                <w:b/>
                <w:bCs/>
                <w:snapToGrid w:val="0"/>
                <w:sz w:val="19"/>
                <w:szCs w:val="19"/>
                <w:lang w:eastAsia="th-TH" w:bidi="th-TH"/>
              </w:rPr>
            </w:pPr>
          </w:p>
        </w:tc>
        <w:tc>
          <w:tcPr>
            <w:tcW w:w="1170" w:type="dxa"/>
            <w:tcBorders>
              <w:top w:val="single" w:sz="4" w:space="0" w:color="auto"/>
              <w:bottom w:val="double" w:sz="4" w:space="0" w:color="auto"/>
            </w:tcBorders>
            <w:vAlign w:val="bottom"/>
          </w:tcPr>
          <w:p w14:paraId="7ED683D1" w14:textId="6FADA2CC" w:rsidR="000F67F5" w:rsidRPr="00B95516" w:rsidRDefault="000F67F5" w:rsidP="000F67F5">
            <w:pPr>
              <w:tabs>
                <w:tab w:val="decimal" w:pos="975"/>
              </w:tabs>
              <w:spacing w:line="240" w:lineRule="atLeast"/>
              <w:ind w:left="-117" w:right="-17"/>
              <w:rPr>
                <w:rFonts w:cs="Times New Roman"/>
                <w:b/>
                <w:bCs/>
                <w:snapToGrid w:val="0"/>
                <w:sz w:val="19"/>
                <w:szCs w:val="19"/>
                <w:lang w:eastAsia="th-TH"/>
              </w:rPr>
            </w:pPr>
            <w:r w:rsidRPr="00B95516">
              <w:rPr>
                <w:rFonts w:cs="Times New Roman"/>
                <w:b/>
                <w:bCs/>
                <w:snapToGrid w:val="0"/>
                <w:sz w:val="19"/>
                <w:szCs w:val="19"/>
                <w:lang w:eastAsia="th-TH"/>
              </w:rPr>
              <w:t>16,343,306</w:t>
            </w:r>
          </w:p>
        </w:tc>
      </w:tr>
    </w:tbl>
    <w:p w14:paraId="3AD6C6F2" w14:textId="3BBDB5E8" w:rsidR="00BC7B92" w:rsidRDefault="00BC7B92">
      <w:pPr>
        <w:rPr>
          <w:rFonts w:cs="Times New Roman"/>
        </w:rPr>
      </w:pPr>
    </w:p>
    <w:tbl>
      <w:tblPr>
        <w:tblW w:w="9207" w:type="dxa"/>
        <w:tblInd w:w="423" w:type="dxa"/>
        <w:tblLayout w:type="fixed"/>
        <w:tblLook w:val="04A0" w:firstRow="1" w:lastRow="0" w:firstColumn="1" w:lastColumn="0" w:noHBand="0" w:noVBand="1"/>
      </w:tblPr>
      <w:tblGrid>
        <w:gridCol w:w="3807"/>
        <w:gridCol w:w="1350"/>
        <w:gridCol w:w="1440"/>
        <w:gridCol w:w="1350"/>
        <w:gridCol w:w="1260"/>
      </w:tblGrid>
      <w:tr w:rsidR="00BC5ABD" w:rsidRPr="00B95516" w14:paraId="34CA16C4" w14:textId="5579B9F5" w:rsidTr="00AA6956">
        <w:trPr>
          <w:tblHeader/>
        </w:trPr>
        <w:tc>
          <w:tcPr>
            <w:tcW w:w="3807" w:type="dxa"/>
          </w:tcPr>
          <w:p w14:paraId="567EC0B8" w14:textId="77777777" w:rsidR="00BC5ABD" w:rsidRPr="00B95516" w:rsidRDefault="00BC5ABD">
            <w:pPr>
              <w:tabs>
                <w:tab w:val="left" w:pos="770"/>
              </w:tabs>
              <w:jc w:val="center"/>
              <w:rPr>
                <w:rFonts w:cs="Times New Roman"/>
                <w:b/>
                <w:bCs/>
                <w:sz w:val="19"/>
                <w:szCs w:val="19"/>
                <w:rtl/>
                <w:cs/>
              </w:rPr>
            </w:pPr>
          </w:p>
        </w:tc>
        <w:tc>
          <w:tcPr>
            <w:tcW w:w="5400" w:type="dxa"/>
            <w:gridSpan w:val="4"/>
          </w:tcPr>
          <w:p w14:paraId="39DFD607" w14:textId="354D9462" w:rsidR="00BC5ABD" w:rsidRPr="00B95516" w:rsidRDefault="00BC5ABD">
            <w:pPr>
              <w:jc w:val="center"/>
              <w:rPr>
                <w:rFonts w:cs="Times New Roman"/>
                <w:b/>
                <w:bCs/>
                <w:sz w:val="19"/>
                <w:szCs w:val="19"/>
              </w:rPr>
            </w:pPr>
            <w:r w:rsidRPr="00B95516">
              <w:rPr>
                <w:rFonts w:cs="Times New Roman"/>
                <w:b/>
                <w:bCs/>
                <w:sz w:val="19"/>
                <w:szCs w:val="19"/>
              </w:rPr>
              <w:t>Consolidated and the Bank</w:t>
            </w:r>
          </w:p>
        </w:tc>
      </w:tr>
      <w:tr w:rsidR="00BC5ABD" w:rsidRPr="00B95516" w14:paraId="72623E49" w14:textId="4388849E" w:rsidTr="00AA6956">
        <w:trPr>
          <w:tblHeader/>
        </w:trPr>
        <w:tc>
          <w:tcPr>
            <w:tcW w:w="3807" w:type="dxa"/>
          </w:tcPr>
          <w:p w14:paraId="47D83265" w14:textId="77777777" w:rsidR="00BC5ABD" w:rsidRPr="00B95516" w:rsidRDefault="00BC5ABD">
            <w:pPr>
              <w:tabs>
                <w:tab w:val="left" w:pos="770"/>
              </w:tabs>
              <w:jc w:val="center"/>
              <w:rPr>
                <w:rFonts w:cs="Times New Roman"/>
                <w:b/>
                <w:bCs/>
                <w:sz w:val="19"/>
                <w:szCs w:val="19"/>
                <w:rtl/>
                <w:cs/>
              </w:rPr>
            </w:pPr>
          </w:p>
        </w:tc>
        <w:tc>
          <w:tcPr>
            <w:tcW w:w="5400" w:type="dxa"/>
            <w:gridSpan w:val="4"/>
          </w:tcPr>
          <w:p w14:paraId="675473BE" w14:textId="272F785E" w:rsidR="00BC5ABD" w:rsidRDefault="00BC5ABD">
            <w:pPr>
              <w:jc w:val="center"/>
              <w:rPr>
                <w:rFonts w:cs="Times New Roman"/>
                <w:sz w:val="19"/>
                <w:szCs w:val="19"/>
              </w:rPr>
            </w:pPr>
            <w:r>
              <w:rPr>
                <w:rFonts w:cs="Times New Roman"/>
                <w:sz w:val="19"/>
                <w:szCs w:val="19"/>
              </w:rPr>
              <w:t xml:space="preserve">30 June </w:t>
            </w:r>
            <w:r w:rsidRPr="00B95516">
              <w:rPr>
                <w:rFonts w:cs="Times New Roman"/>
                <w:sz w:val="19"/>
                <w:szCs w:val="19"/>
              </w:rPr>
              <w:t>202</w:t>
            </w:r>
            <w:r>
              <w:rPr>
                <w:rFonts w:cs="Times New Roman"/>
                <w:sz w:val="19"/>
                <w:szCs w:val="19"/>
              </w:rPr>
              <w:t>5</w:t>
            </w:r>
          </w:p>
        </w:tc>
      </w:tr>
      <w:tr w:rsidR="009E61AF" w:rsidRPr="00B95516" w14:paraId="0812872B" w14:textId="0092F785" w:rsidTr="00AA6956">
        <w:trPr>
          <w:trHeight w:val="1100"/>
          <w:tblHeader/>
        </w:trPr>
        <w:tc>
          <w:tcPr>
            <w:tcW w:w="3807" w:type="dxa"/>
          </w:tcPr>
          <w:p w14:paraId="3DFC7A3E" w14:textId="77777777" w:rsidR="00BC5ABD" w:rsidRPr="00B95516" w:rsidRDefault="00BC5ABD">
            <w:pPr>
              <w:tabs>
                <w:tab w:val="left" w:pos="770"/>
              </w:tabs>
              <w:jc w:val="center"/>
              <w:rPr>
                <w:rFonts w:cs="Times New Roman"/>
                <w:b/>
                <w:bCs/>
                <w:sz w:val="19"/>
                <w:szCs w:val="19"/>
                <w:rtl/>
                <w:cs/>
              </w:rPr>
            </w:pPr>
          </w:p>
        </w:tc>
        <w:tc>
          <w:tcPr>
            <w:tcW w:w="1350" w:type="dxa"/>
          </w:tcPr>
          <w:p w14:paraId="19EA82F4" w14:textId="77777777" w:rsidR="00BC5ABD" w:rsidRPr="00B95516" w:rsidRDefault="00BC5ABD">
            <w:pPr>
              <w:ind w:right="-110"/>
              <w:rPr>
                <w:rFonts w:cs="Times New Roman"/>
                <w:sz w:val="19"/>
                <w:szCs w:val="19"/>
              </w:rPr>
            </w:pPr>
          </w:p>
          <w:p w14:paraId="54AE89BB" w14:textId="77777777" w:rsidR="00BC5ABD" w:rsidRDefault="00BC5ABD">
            <w:pPr>
              <w:ind w:left="-110" w:right="-110"/>
              <w:jc w:val="center"/>
              <w:rPr>
                <w:rFonts w:cs="Times New Roman"/>
                <w:sz w:val="19"/>
                <w:szCs w:val="19"/>
              </w:rPr>
            </w:pPr>
          </w:p>
          <w:p w14:paraId="46E6A286" w14:textId="77777777" w:rsidR="00BC5ABD" w:rsidRPr="00B95516" w:rsidRDefault="00BC5ABD">
            <w:pPr>
              <w:ind w:left="-110" w:right="-110"/>
              <w:jc w:val="center"/>
              <w:rPr>
                <w:rFonts w:cs="Times New Roman"/>
                <w:sz w:val="19"/>
                <w:szCs w:val="19"/>
              </w:rPr>
            </w:pPr>
          </w:p>
          <w:p w14:paraId="18F5D57C" w14:textId="77777777" w:rsidR="00BC5ABD" w:rsidRPr="00B95516" w:rsidRDefault="00BC5ABD">
            <w:pPr>
              <w:ind w:left="-110" w:right="-110"/>
              <w:jc w:val="center"/>
              <w:rPr>
                <w:rFonts w:cs="Times New Roman"/>
                <w:sz w:val="19"/>
                <w:szCs w:val="19"/>
              </w:rPr>
            </w:pPr>
            <w:r w:rsidRPr="00B95516">
              <w:rPr>
                <w:rFonts w:cs="Times New Roman"/>
                <w:sz w:val="19"/>
                <w:szCs w:val="19"/>
              </w:rPr>
              <w:t xml:space="preserve">Investments </w:t>
            </w:r>
          </w:p>
          <w:p w14:paraId="2A0BB19E" w14:textId="4F0C469F" w:rsidR="00BC5ABD" w:rsidRPr="00B95516" w:rsidRDefault="00BC5ABD">
            <w:pPr>
              <w:ind w:left="-110" w:right="-110"/>
              <w:jc w:val="center"/>
              <w:rPr>
                <w:rFonts w:cs="Times New Roman"/>
                <w:sz w:val="19"/>
                <w:szCs w:val="19"/>
              </w:rPr>
            </w:pPr>
            <w:r w:rsidRPr="00B95516">
              <w:rPr>
                <w:rFonts w:cs="Times New Roman"/>
                <w:sz w:val="19"/>
                <w:szCs w:val="19"/>
              </w:rPr>
              <w:t>in debt instruments</w:t>
            </w:r>
            <w:r w:rsidRPr="00B95516">
              <w:rPr>
                <w:rFonts w:cs="Times New Roman"/>
                <w:sz w:val="19"/>
                <w:szCs w:val="19"/>
                <w:vertAlign w:val="superscript"/>
              </w:rPr>
              <w:t>*</w:t>
            </w:r>
          </w:p>
        </w:tc>
        <w:tc>
          <w:tcPr>
            <w:tcW w:w="1440" w:type="dxa"/>
          </w:tcPr>
          <w:p w14:paraId="1DA9BD63" w14:textId="77777777" w:rsidR="00BC5ABD" w:rsidRPr="00B95516" w:rsidRDefault="00BC5ABD">
            <w:pPr>
              <w:ind w:left="-110" w:right="-110"/>
              <w:jc w:val="center"/>
              <w:rPr>
                <w:rFonts w:cs="Times New Roman"/>
                <w:sz w:val="19"/>
                <w:szCs w:val="19"/>
                <w:rtl/>
                <w:cs/>
              </w:rPr>
            </w:pPr>
            <w:r w:rsidRPr="00B95516">
              <w:rPr>
                <w:rFonts w:cs="Times New Roman"/>
                <w:sz w:val="19"/>
                <w:szCs w:val="19"/>
              </w:rPr>
              <w:t>Loans to customers and accrued interest receivables and undue interest receivables</w:t>
            </w:r>
          </w:p>
        </w:tc>
        <w:tc>
          <w:tcPr>
            <w:tcW w:w="1350" w:type="dxa"/>
          </w:tcPr>
          <w:p w14:paraId="13D34148" w14:textId="77777777" w:rsidR="00BC5ABD" w:rsidRPr="00B95516" w:rsidRDefault="00BC5ABD">
            <w:pPr>
              <w:ind w:left="-110" w:right="-110"/>
              <w:jc w:val="center"/>
              <w:rPr>
                <w:rFonts w:cs="Times New Roman"/>
                <w:sz w:val="19"/>
                <w:szCs w:val="19"/>
                <w:lang w:bidi="th-TH"/>
              </w:rPr>
            </w:pPr>
          </w:p>
          <w:p w14:paraId="2A7C111E" w14:textId="77777777" w:rsidR="00BC5ABD" w:rsidRDefault="00BC5ABD">
            <w:pPr>
              <w:ind w:right="-110"/>
              <w:rPr>
                <w:rFonts w:cs="Times New Roman"/>
                <w:sz w:val="19"/>
                <w:szCs w:val="19"/>
                <w:lang w:bidi="th-TH"/>
              </w:rPr>
            </w:pPr>
          </w:p>
          <w:p w14:paraId="74A97AF2" w14:textId="77777777" w:rsidR="00BC5ABD" w:rsidRPr="00B95516" w:rsidRDefault="00BC5ABD">
            <w:pPr>
              <w:ind w:right="-110"/>
              <w:rPr>
                <w:rFonts w:cs="Times New Roman"/>
                <w:sz w:val="19"/>
                <w:szCs w:val="19"/>
                <w:lang w:bidi="th-TH"/>
              </w:rPr>
            </w:pPr>
          </w:p>
          <w:p w14:paraId="24DE87F5" w14:textId="77777777" w:rsidR="00BC5ABD" w:rsidRPr="00B95516" w:rsidRDefault="00BC5ABD">
            <w:pPr>
              <w:ind w:left="-110" w:right="-110"/>
              <w:jc w:val="center"/>
              <w:rPr>
                <w:rFonts w:cs="Times New Roman"/>
                <w:sz w:val="19"/>
                <w:szCs w:val="19"/>
                <w:lang w:bidi="th-TH"/>
              </w:rPr>
            </w:pPr>
            <w:r w:rsidRPr="00B95516">
              <w:rPr>
                <w:rFonts w:cs="Times New Roman"/>
                <w:sz w:val="19"/>
                <w:szCs w:val="19"/>
                <w:lang w:bidi="th-TH"/>
              </w:rPr>
              <w:t>Unconditional</w:t>
            </w:r>
            <w:r w:rsidRPr="00B95516">
              <w:rPr>
                <w:rFonts w:cs="Times New Roman"/>
                <w:sz w:val="19"/>
                <w:szCs w:val="19"/>
                <w:lang w:bidi="th-TH"/>
              </w:rPr>
              <w:br/>
              <w:t>unused</w:t>
            </w:r>
            <w:r w:rsidRPr="00B95516">
              <w:rPr>
                <w:rFonts w:cs="Times New Roman"/>
                <w:sz w:val="19"/>
                <w:szCs w:val="19"/>
                <w:lang w:bidi="th-TH"/>
              </w:rPr>
              <w:br/>
              <w:t>credit line</w:t>
            </w:r>
          </w:p>
        </w:tc>
        <w:tc>
          <w:tcPr>
            <w:tcW w:w="1260" w:type="dxa"/>
            <w:vAlign w:val="bottom"/>
          </w:tcPr>
          <w:p w14:paraId="212E559A" w14:textId="4701E477" w:rsidR="00BC5ABD" w:rsidRPr="00B95516" w:rsidRDefault="002F6993">
            <w:pPr>
              <w:ind w:left="-110" w:right="-110"/>
              <w:jc w:val="center"/>
              <w:rPr>
                <w:rFonts w:cs="Times New Roman"/>
                <w:sz w:val="19"/>
                <w:szCs w:val="19"/>
                <w:lang w:bidi="th-TH"/>
              </w:rPr>
            </w:pPr>
            <w:r>
              <w:rPr>
                <w:rFonts w:cs="Times New Roman"/>
                <w:sz w:val="19"/>
                <w:szCs w:val="19"/>
                <w:lang w:bidi="th-TH"/>
              </w:rPr>
              <w:t>Financial guarantee contracts</w:t>
            </w:r>
          </w:p>
        </w:tc>
      </w:tr>
      <w:tr w:rsidR="00BC5ABD" w:rsidRPr="00B95516" w14:paraId="0D0C8EDC" w14:textId="78FFCC3F" w:rsidTr="00AA6956">
        <w:tc>
          <w:tcPr>
            <w:tcW w:w="3807" w:type="dxa"/>
          </w:tcPr>
          <w:p w14:paraId="49D822D6" w14:textId="77777777" w:rsidR="00BC5ABD" w:rsidRPr="00B95516" w:rsidRDefault="00BC5ABD">
            <w:pPr>
              <w:tabs>
                <w:tab w:val="left" w:pos="770"/>
              </w:tabs>
              <w:rPr>
                <w:rFonts w:cs="Times New Roman"/>
                <w:b/>
                <w:bCs/>
                <w:i/>
                <w:iCs/>
                <w:sz w:val="19"/>
                <w:szCs w:val="19"/>
              </w:rPr>
            </w:pPr>
          </w:p>
        </w:tc>
        <w:tc>
          <w:tcPr>
            <w:tcW w:w="5400" w:type="dxa"/>
            <w:gridSpan w:val="4"/>
          </w:tcPr>
          <w:p w14:paraId="084B7843" w14:textId="69500C99" w:rsidR="00BC5ABD" w:rsidRPr="00B95516" w:rsidRDefault="00BC5ABD">
            <w:pPr>
              <w:jc w:val="center"/>
              <w:rPr>
                <w:rFonts w:cs="Times New Roman"/>
                <w:i/>
                <w:iCs/>
                <w:sz w:val="19"/>
                <w:szCs w:val="19"/>
              </w:rPr>
            </w:pPr>
            <w:r w:rsidRPr="00B95516">
              <w:rPr>
                <w:rFonts w:cs="Times New Roman"/>
                <w:i/>
                <w:iCs/>
                <w:sz w:val="19"/>
                <w:szCs w:val="19"/>
              </w:rPr>
              <w:t>(in thousand Baht)</w:t>
            </w:r>
          </w:p>
        </w:tc>
      </w:tr>
      <w:tr w:rsidR="009E61AF" w:rsidRPr="00B95516" w14:paraId="472D4711" w14:textId="3D3D4692" w:rsidTr="00AA6956">
        <w:tc>
          <w:tcPr>
            <w:tcW w:w="3807" w:type="dxa"/>
            <w:hideMark/>
          </w:tcPr>
          <w:p w14:paraId="35D14033" w14:textId="77777777" w:rsidR="00BC5ABD" w:rsidRPr="00B95516" w:rsidRDefault="00BC5ABD">
            <w:pPr>
              <w:tabs>
                <w:tab w:val="left" w:pos="190"/>
                <w:tab w:val="left" w:pos="388"/>
              </w:tabs>
              <w:ind w:left="10" w:hanging="10"/>
              <w:rPr>
                <w:rFonts w:cs="Times New Roman"/>
                <w:i/>
                <w:iCs/>
                <w:sz w:val="19"/>
                <w:szCs w:val="19"/>
              </w:rPr>
            </w:pPr>
            <w:r w:rsidRPr="00B95516">
              <w:rPr>
                <w:rFonts w:cs="Times New Roman"/>
                <w:sz w:val="19"/>
                <w:szCs w:val="19"/>
              </w:rPr>
              <w:tab/>
            </w:r>
            <w:r w:rsidRPr="00B95516" w:rsidDel="00F140C8">
              <w:rPr>
                <w:rFonts w:cs="Times New Roman"/>
                <w:i/>
                <w:iCs/>
                <w:sz w:val="19"/>
                <w:szCs w:val="19"/>
              </w:rPr>
              <w:t xml:space="preserve">Financial </w:t>
            </w:r>
            <w:r w:rsidRPr="00B95516">
              <w:rPr>
                <w:rFonts w:cs="Times New Roman"/>
                <w:i/>
                <w:iCs/>
                <w:sz w:val="19"/>
                <w:szCs w:val="19"/>
              </w:rPr>
              <w:t>institutions</w:t>
            </w:r>
          </w:p>
        </w:tc>
        <w:tc>
          <w:tcPr>
            <w:tcW w:w="1350" w:type="dxa"/>
            <w:vAlign w:val="bottom"/>
          </w:tcPr>
          <w:p w14:paraId="3798B9CC" w14:textId="77777777" w:rsidR="00BC5ABD" w:rsidRPr="00B95516" w:rsidRDefault="00BC5ABD">
            <w:pPr>
              <w:tabs>
                <w:tab w:val="decimal" w:pos="1510"/>
              </w:tabs>
              <w:ind w:right="68"/>
              <w:jc w:val="right"/>
              <w:rPr>
                <w:rFonts w:cs="Times New Roman"/>
                <w:sz w:val="19"/>
                <w:szCs w:val="19"/>
              </w:rPr>
            </w:pPr>
          </w:p>
        </w:tc>
        <w:tc>
          <w:tcPr>
            <w:tcW w:w="1440" w:type="dxa"/>
            <w:vAlign w:val="bottom"/>
          </w:tcPr>
          <w:p w14:paraId="791C95B5" w14:textId="77777777" w:rsidR="00BC5ABD" w:rsidRPr="00B95516" w:rsidRDefault="00BC5ABD">
            <w:pPr>
              <w:tabs>
                <w:tab w:val="decimal" w:pos="1510"/>
              </w:tabs>
              <w:ind w:right="72"/>
              <w:jc w:val="right"/>
              <w:rPr>
                <w:rFonts w:cs="Times New Roman"/>
                <w:sz w:val="19"/>
                <w:szCs w:val="19"/>
              </w:rPr>
            </w:pPr>
          </w:p>
        </w:tc>
        <w:tc>
          <w:tcPr>
            <w:tcW w:w="1350" w:type="dxa"/>
            <w:vAlign w:val="bottom"/>
          </w:tcPr>
          <w:p w14:paraId="58A82F59" w14:textId="77777777" w:rsidR="00BC5ABD" w:rsidRPr="00B95516" w:rsidRDefault="00BC5ABD">
            <w:pPr>
              <w:tabs>
                <w:tab w:val="decimal" w:pos="1240"/>
              </w:tabs>
              <w:ind w:right="75"/>
              <w:jc w:val="right"/>
              <w:rPr>
                <w:rFonts w:cs="Times New Roman"/>
                <w:sz w:val="19"/>
                <w:szCs w:val="19"/>
              </w:rPr>
            </w:pPr>
          </w:p>
        </w:tc>
        <w:tc>
          <w:tcPr>
            <w:tcW w:w="1260" w:type="dxa"/>
          </w:tcPr>
          <w:p w14:paraId="72C92F18" w14:textId="77777777" w:rsidR="00BC5ABD" w:rsidRPr="00B95516" w:rsidRDefault="00BC5ABD">
            <w:pPr>
              <w:tabs>
                <w:tab w:val="decimal" w:pos="1240"/>
              </w:tabs>
              <w:ind w:right="75"/>
              <w:jc w:val="right"/>
              <w:rPr>
                <w:rFonts w:cs="Times New Roman"/>
                <w:sz w:val="19"/>
                <w:szCs w:val="19"/>
              </w:rPr>
            </w:pPr>
          </w:p>
        </w:tc>
      </w:tr>
      <w:tr w:rsidR="009E61AF" w:rsidRPr="00B95516" w14:paraId="084522E1" w14:textId="0B3EB0B3" w:rsidTr="00AA6956">
        <w:tc>
          <w:tcPr>
            <w:tcW w:w="3807" w:type="dxa"/>
            <w:hideMark/>
          </w:tcPr>
          <w:p w14:paraId="2F0C39EF" w14:textId="77777777" w:rsidR="00BC5ABD" w:rsidRPr="00B95516" w:rsidRDefault="00BC5ABD">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Government and state enterprises</w:t>
            </w:r>
          </w:p>
        </w:tc>
        <w:tc>
          <w:tcPr>
            <w:tcW w:w="1350" w:type="dxa"/>
          </w:tcPr>
          <w:p w14:paraId="031748BD" w14:textId="110B00D6" w:rsidR="00BC5ABD" w:rsidRPr="002F6399" w:rsidRDefault="00BC5ABD">
            <w:pPr>
              <w:tabs>
                <w:tab w:val="decimal" w:pos="1150"/>
              </w:tabs>
              <w:ind w:left="70" w:right="-110"/>
              <w:rPr>
                <w:sz w:val="19"/>
                <w:szCs w:val="19"/>
                <w:cs/>
                <w:lang w:bidi="th-TH"/>
              </w:rPr>
            </w:pPr>
            <w:r w:rsidRPr="002F6399">
              <w:rPr>
                <w:sz w:val="19"/>
                <w:szCs w:val="19"/>
                <w:lang w:bidi="th-TH"/>
              </w:rPr>
              <w:t>2,73</w:t>
            </w:r>
            <w:r w:rsidR="002F6993">
              <w:rPr>
                <w:sz w:val="19"/>
                <w:szCs w:val="19"/>
                <w:lang w:bidi="th-TH"/>
              </w:rPr>
              <w:t>2,292</w:t>
            </w:r>
          </w:p>
        </w:tc>
        <w:tc>
          <w:tcPr>
            <w:tcW w:w="1440" w:type="dxa"/>
            <w:vAlign w:val="bottom"/>
          </w:tcPr>
          <w:p w14:paraId="2F4E3601" w14:textId="352554D6" w:rsidR="00BC5ABD" w:rsidRPr="00AA6956" w:rsidRDefault="00BC5ABD" w:rsidP="00AA6956">
            <w:pPr>
              <w:tabs>
                <w:tab w:val="decimal" w:pos="1150"/>
              </w:tabs>
              <w:ind w:left="70" w:right="-110"/>
              <w:rPr>
                <w:rFonts w:cstheme="minorBidi"/>
                <w:sz w:val="19"/>
                <w:szCs w:val="19"/>
                <w:lang w:bidi="th-TH"/>
              </w:rPr>
            </w:pPr>
            <w:r>
              <w:rPr>
                <w:rFonts w:cstheme="minorBidi"/>
                <w:sz w:val="19"/>
                <w:szCs w:val="19"/>
                <w:lang w:bidi="th-TH"/>
              </w:rPr>
              <w:t>-</w:t>
            </w:r>
          </w:p>
        </w:tc>
        <w:tc>
          <w:tcPr>
            <w:tcW w:w="1350" w:type="dxa"/>
          </w:tcPr>
          <w:p w14:paraId="667A98CF" w14:textId="1C1CC883" w:rsidR="00BC5ABD" w:rsidRPr="00AA6956" w:rsidRDefault="00BC5ABD">
            <w:pPr>
              <w:tabs>
                <w:tab w:val="decimal" w:pos="1060"/>
              </w:tabs>
              <w:ind w:right="-110"/>
              <w:rPr>
                <w:rFonts w:cstheme="minorBidi"/>
                <w:sz w:val="19"/>
                <w:szCs w:val="19"/>
                <w:lang w:bidi="th-TH"/>
              </w:rPr>
            </w:pPr>
            <w:r>
              <w:rPr>
                <w:rFonts w:cstheme="minorBidi"/>
                <w:sz w:val="19"/>
                <w:szCs w:val="19"/>
                <w:lang w:bidi="th-TH"/>
              </w:rPr>
              <w:t>-</w:t>
            </w:r>
          </w:p>
        </w:tc>
        <w:tc>
          <w:tcPr>
            <w:tcW w:w="1260" w:type="dxa"/>
          </w:tcPr>
          <w:p w14:paraId="7F0D72E7" w14:textId="23AF1DBE" w:rsidR="00BC5ABD" w:rsidRPr="00AA6956" w:rsidRDefault="002F6993">
            <w:pPr>
              <w:tabs>
                <w:tab w:val="decimal" w:pos="1060"/>
              </w:tabs>
              <w:ind w:right="-110"/>
              <w:rPr>
                <w:rFonts w:cs="Times New Roman"/>
                <w:sz w:val="19"/>
                <w:szCs w:val="19"/>
                <w:lang w:bidi="th-TH"/>
              </w:rPr>
            </w:pPr>
            <w:r w:rsidRPr="00AA6956">
              <w:rPr>
                <w:rFonts w:cs="Times New Roman"/>
                <w:sz w:val="19"/>
                <w:szCs w:val="19"/>
                <w:lang w:bidi="th-TH"/>
              </w:rPr>
              <w:t>-</w:t>
            </w:r>
          </w:p>
        </w:tc>
      </w:tr>
      <w:tr w:rsidR="009E61AF" w:rsidRPr="00B95516" w14:paraId="2426EC8F" w14:textId="700F0A20" w:rsidTr="00AA6956">
        <w:tc>
          <w:tcPr>
            <w:tcW w:w="3807" w:type="dxa"/>
          </w:tcPr>
          <w:p w14:paraId="5F57D7DF" w14:textId="77777777" w:rsidR="00BC5ABD" w:rsidRPr="00B95516" w:rsidRDefault="00BC5ABD">
            <w:pPr>
              <w:tabs>
                <w:tab w:val="left" w:pos="190"/>
                <w:tab w:val="left" w:pos="388"/>
              </w:tabs>
              <w:rPr>
                <w:rFonts w:cs="Times New Roman"/>
                <w:i/>
                <w:iCs/>
                <w:sz w:val="19"/>
                <w:szCs w:val="19"/>
                <w:lang w:bidi="th-TH"/>
              </w:rPr>
            </w:pPr>
            <w:r w:rsidRPr="00B95516">
              <w:rPr>
                <w:rFonts w:cs="Times New Roman"/>
                <w:i/>
                <w:iCs/>
                <w:sz w:val="19"/>
                <w:szCs w:val="19"/>
                <w:lang w:val="en-US"/>
              </w:rPr>
              <w:t>Business loans</w:t>
            </w:r>
          </w:p>
        </w:tc>
        <w:tc>
          <w:tcPr>
            <w:tcW w:w="1350" w:type="dxa"/>
          </w:tcPr>
          <w:p w14:paraId="48016073" w14:textId="77777777" w:rsidR="00BC5ABD" w:rsidRPr="00B95516" w:rsidRDefault="00BC5ABD">
            <w:pPr>
              <w:tabs>
                <w:tab w:val="decimal" w:pos="1150"/>
              </w:tabs>
              <w:ind w:left="70" w:right="-110"/>
              <w:rPr>
                <w:rFonts w:cs="Times New Roman"/>
                <w:sz w:val="19"/>
                <w:szCs w:val="19"/>
              </w:rPr>
            </w:pPr>
          </w:p>
        </w:tc>
        <w:tc>
          <w:tcPr>
            <w:tcW w:w="1440" w:type="dxa"/>
            <w:vAlign w:val="bottom"/>
          </w:tcPr>
          <w:p w14:paraId="77DDFED4" w14:textId="77777777" w:rsidR="00BC5ABD" w:rsidRPr="00B95516" w:rsidRDefault="00BC5ABD">
            <w:pPr>
              <w:tabs>
                <w:tab w:val="decimal" w:pos="1150"/>
              </w:tabs>
              <w:ind w:right="-110"/>
              <w:rPr>
                <w:rFonts w:cs="Times New Roman"/>
                <w:sz w:val="19"/>
                <w:szCs w:val="19"/>
              </w:rPr>
            </w:pPr>
          </w:p>
        </w:tc>
        <w:tc>
          <w:tcPr>
            <w:tcW w:w="1350" w:type="dxa"/>
          </w:tcPr>
          <w:p w14:paraId="1A86102A" w14:textId="77777777" w:rsidR="00BC5ABD" w:rsidRPr="00B95516" w:rsidRDefault="00BC5ABD">
            <w:pPr>
              <w:tabs>
                <w:tab w:val="decimal" w:pos="1060"/>
              </w:tabs>
              <w:ind w:right="-110"/>
              <w:rPr>
                <w:rFonts w:cs="Times New Roman"/>
                <w:color w:val="000000"/>
                <w:sz w:val="19"/>
                <w:szCs w:val="19"/>
              </w:rPr>
            </w:pPr>
          </w:p>
        </w:tc>
        <w:tc>
          <w:tcPr>
            <w:tcW w:w="1260" w:type="dxa"/>
          </w:tcPr>
          <w:p w14:paraId="0C046716" w14:textId="77777777" w:rsidR="00BC5ABD" w:rsidRPr="00AA6956" w:rsidRDefault="00BC5ABD">
            <w:pPr>
              <w:tabs>
                <w:tab w:val="decimal" w:pos="1060"/>
              </w:tabs>
              <w:ind w:right="-110"/>
              <w:rPr>
                <w:rFonts w:cs="Times New Roman"/>
                <w:sz w:val="19"/>
                <w:szCs w:val="19"/>
                <w:lang w:bidi="th-TH"/>
              </w:rPr>
            </w:pPr>
          </w:p>
        </w:tc>
      </w:tr>
      <w:tr w:rsidR="009E61AF" w:rsidRPr="00B95516" w14:paraId="23DF6DD1" w14:textId="433F3862" w:rsidTr="00AA6956">
        <w:tc>
          <w:tcPr>
            <w:tcW w:w="3807" w:type="dxa"/>
          </w:tcPr>
          <w:p w14:paraId="044DE080" w14:textId="77777777" w:rsidR="00BC5ABD" w:rsidRPr="00B95516" w:rsidRDefault="00BC5ABD">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Agriculture and mineral</w:t>
            </w:r>
          </w:p>
        </w:tc>
        <w:tc>
          <w:tcPr>
            <w:tcW w:w="1350" w:type="dxa"/>
          </w:tcPr>
          <w:p w14:paraId="3AAA4AF8" w14:textId="6FF03122" w:rsidR="00BC5ABD" w:rsidRPr="00B95516" w:rsidRDefault="00BC5ABD">
            <w:pPr>
              <w:tabs>
                <w:tab w:val="decimal" w:pos="1150"/>
              </w:tabs>
              <w:ind w:left="70" w:right="-110"/>
              <w:rPr>
                <w:rFonts w:cs="Times New Roman"/>
                <w:sz w:val="19"/>
                <w:szCs w:val="19"/>
                <w:lang w:bidi="th-TH"/>
              </w:rPr>
            </w:pPr>
            <w:r>
              <w:rPr>
                <w:rFonts w:cs="Times New Roman"/>
                <w:sz w:val="19"/>
                <w:szCs w:val="19"/>
                <w:lang w:bidi="th-TH"/>
              </w:rPr>
              <w:t>-</w:t>
            </w:r>
          </w:p>
        </w:tc>
        <w:tc>
          <w:tcPr>
            <w:tcW w:w="1440" w:type="dxa"/>
          </w:tcPr>
          <w:p w14:paraId="320AD5F9" w14:textId="386A184E" w:rsidR="00BC5ABD" w:rsidRPr="002F6399" w:rsidRDefault="00BC5ABD">
            <w:pPr>
              <w:tabs>
                <w:tab w:val="decimal" w:pos="1150"/>
              </w:tabs>
              <w:ind w:right="-110"/>
              <w:rPr>
                <w:rFonts w:cs="Times New Roman"/>
                <w:sz w:val="19"/>
                <w:szCs w:val="19"/>
                <w:lang w:bidi="th-TH"/>
              </w:rPr>
            </w:pPr>
            <w:r w:rsidRPr="002F6399">
              <w:rPr>
                <w:rFonts w:cs="Times New Roman"/>
                <w:sz w:val="19"/>
                <w:szCs w:val="19"/>
                <w:lang w:bidi="th-TH"/>
              </w:rPr>
              <w:t>672,054</w:t>
            </w:r>
          </w:p>
        </w:tc>
        <w:tc>
          <w:tcPr>
            <w:tcW w:w="1350" w:type="dxa"/>
          </w:tcPr>
          <w:p w14:paraId="64BF8F0A" w14:textId="0101A675" w:rsidR="00BC5ABD" w:rsidRPr="00AA6956" w:rsidRDefault="00BC5ABD">
            <w:pPr>
              <w:tabs>
                <w:tab w:val="decimal" w:pos="1060"/>
              </w:tabs>
              <w:ind w:right="-110"/>
              <w:rPr>
                <w:rFonts w:cstheme="minorBidi"/>
                <w:sz w:val="19"/>
                <w:szCs w:val="19"/>
                <w:lang w:bidi="th-TH"/>
              </w:rPr>
            </w:pPr>
            <w:r>
              <w:rPr>
                <w:rFonts w:cstheme="minorBidi"/>
                <w:sz w:val="19"/>
                <w:szCs w:val="19"/>
                <w:lang w:bidi="th-TH"/>
              </w:rPr>
              <w:t>11</w:t>
            </w:r>
          </w:p>
        </w:tc>
        <w:tc>
          <w:tcPr>
            <w:tcW w:w="1260" w:type="dxa"/>
          </w:tcPr>
          <w:p w14:paraId="6B62DDC4" w14:textId="4638DF1B" w:rsidR="00BC5ABD" w:rsidRPr="00AA6956" w:rsidRDefault="002F6993">
            <w:pPr>
              <w:tabs>
                <w:tab w:val="decimal" w:pos="1060"/>
              </w:tabs>
              <w:ind w:right="-110"/>
              <w:rPr>
                <w:rFonts w:cs="Times New Roman"/>
                <w:sz w:val="19"/>
                <w:szCs w:val="19"/>
                <w:lang w:bidi="th-TH"/>
              </w:rPr>
            </w:pPr>
            <w:r w:rsidRPr="00AA6956">
              <w:rPr>
                <w:rFonts w:cs="Times New Roman"/>
                <w:sz w:val="19"/>
                <w:szCs w:val="19"/>
                <w:lang w:bidi="th-TH"/>
              </w:rPr>
              <w:t>-</w:t>
            </w:r>
          </w:p>
        </w:tc>
      </w:tr>
      <w:tr w:rsidR="009E61AF" w:rsidRPr="00B95516" w14:paraId="1C41CA57" w14:textId="29C670BE" w:rsidTr="00AA6956">
        <w:tc>
          <w:tcPr>
            <w:tcW w:w="3807" w:type="dxa"/>
          </w:tcPr>
          <w:p w14:paraId="4D84B614" w14:textId="77777777" w:rsidR="00BC5ABD" w:rsidRPr="00B95516" w:rsidRDefault="00BC5ABD">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Manufacture and commercial</w:t>
            </w:r>
          </w:p>
        </w:tc>
        <w:tc>
          <w:tcPr>
            <w:tcW w:w="1350" w:type="dxa"/>
          </w:tcPr>
          <w:p w14:paraId="7749FE38" w14:textId="57155F1E" w:rsidR="00BC5ABD" w:rsidRPr="00B95516" w:rsidRDefault="00BC5ABD" w:rsidP="00AA6956">
            <w:pPr>
              <w:tabs>
                <w:tab w:val="decimal" w:pos="1150"/>
              </w:tabs>
              <w:ind w:left="70" w:right="-110"/>
              <w:rPr>
                <w:rFonts w:cs="Times New Roman"/>
                <w:sz w:val="19"/>
                <w:szCs w:val="19"/>
                <w:lang w:bidi="th-TH"/>
              </w:rPr>
            </w:pPr>
            <w:r>
              <w:rPr>
                <w:rFonts w:cs="Times New Roman"/>
                <w:sz w:val="19"/>
                <w:szCs w:val="19"/>
                <w:lang w:bidi="th-TH"/>
              </w:rPr>
              <w:t>-</w:t>
            </w:r>
          </w:p>
        </w:tc>
        <w:tc>
          <w:tcPr>
            <w:tcW w:w="1440" w:type="dxa"/>
          </w:tcPr>
          <w:p w14:paraId="6CAAAC31" w14:textId="16C7E6DD" w:rsidR="00BC5ABD" w:rsidRPr="00AA6956" w:rsidRDefault="00BC5ABD">
            <w:pPr>
              <w:tabs>
                <w:tab w:val="decimal" w:pos="1150"/>
              </w:tabs>
              <w:ind w:right="-110"/>
              <w:rPr>
                <w:sz w:val="19"/>
                <w:szCs w:val="19"/>
                <w:cs/>
                <w:lang w:bidi="th-TH"/>
              </w:rPr>
            </w:pPr>
            <w:r w:rsidRPr="002F6399">
              <w:rPr>
                <w:sz w:val="19"/>
                <w:szCs w:val="19"/>
                <w:lang w:bidi="th-TH"/>
              </w:rPr>
              <w:t>93,377,015</w:t>
            </w:r>
          </w:p>
        </w:tc>
        <w:tc>
          <w:tcPr>
            <w:tcW w:w="1350" w:type="dxa"/>
          </w:tcPr>
          <w:p w14:paraId="6A9CCBC2" w14:textId="2C0BC450" w:rsidR="00BC5ABD" w:rsidRPr="002F6399" w:rsidRDefault="00BC5ABD">
            <w:pPr>
              <w:tabs>
                <w:tab w:val="decimal" w:pos="1060"/>
              </w:tabs>
              <w:ind w:right="-110"/>
              <w:rPr>
                <w:rFonts w:cs="Times New Roman"/>
                <w:sz w:val="19"/>
                <w:szCs w:val="19"/>
                <w:lang w:bidi="th-TH"/>
              </w:rPr>
            </w:pPr>
            <w:r w:rsidRPr="002F6399">
              <w:rPr>
                <w:rFonts w:cs="Times New Roman"/>
                <w:sz w:val="19"/>
                <w:szCs w:val="19"/>
                <w:lang w:bidi="th-TH"/>
              </w:rPr>
              <w:t>168,783</w:t>
            </w:r>
          </w:p>
        </w:tc>
        <w:tc>
          <w:tcPr>
            <w:tcW w:w="1260" w:type="dxa"/>
          </w:tcPr>
          <w:p w14:paraId="3CE003C3" w14:textId="5F2F183F" w:rsidR="00BC5ABD" w:rsidRPr="002F6399" w:rsidRDefault="002F6993">
            <w:pPr>
              <w:tabs>
                <w:tab w:val="decimal" w:pos="1060"/>
              </w:tabs>
              <w:ind w:right="-110"/>
              <w:rPr>
                <w:rFonts w:cs="Times New Roman"/>
                <w:sz w:val="19"/>
                <w:szCs w:val="19"/>
                <w:lang w:bidi="th-TH"/>
              </w:rPr>
            </w:pPr>
            <w:r>
              <w:rPr>
                <w:rFonts w:cs="Times New Roman"/>
                <w:sz w:val="19"/>
                <w:szCs w:val="19"/>
                <w:lang w:bidi="th-TH"/>
              </w:rPr>
              <w:t>-</w:t>
            </w:r>
          </w:p>
        </w:tc>
      </w:tr>
      <w:tr w:rsidR="009E61AF" w:rsidRPr="00B95516" w14:paraId="57653E42" w14:textId="6884B46C" w:rsidTr="00AA6956">
        <w:tc>
          <w:tcPr>
            <w:tcW w:w="3807" w:type="dxa"/>
          </w:tcPr>
          <w:p w14:paraId="22FC1E8F" w14:textId="77777777" w:rsidR="00BC5ABD" w:rsidRPr="00B95516" w:rsidRDefault="00BC5ABD">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Real estate and construction</w:t>
            </w:r>
          </w:p>
        </w:tc>
        <w:tc>
          <w:tcPr>
            <w:tcW w:w="1350" w:type="dxa"/>
          </w:tcPr>
          <w:p w14:paraId="3D2D1B35" w14:textId="005968AB" w:rsidR="00BC5ABD" w:rsidRPr="00B95516" w:rsidRDefault="00BC5ABD">
            <w:pPr>
              <w:tabs>
                <w:tab w:val="decimal" w:pos="1150"/>
              </w:tabs>
              <w:ind w:left="70" w:right="-110"/>
              <w:rPr>
                <w:rFonts w:cs="Times New Roman"/>
                <w:sz w:val="19"/>
                <w:szCs w:val="19"/>
                <w:lang w:bidi="th-TH"/>
              </w:rPr>
            </w:pPr>
            <w:r>
              <w:rPr>
                <w:rFonts w:cs="Times New Roman"/>
                <w:sz w:val="19"/>
                <w:szCs w:val="19"/>
                <w:lang w:bidi="th-TH"/>
              </w:rPr>
              <w:t>-</w:t>
            </w:r>
          </w:p>
        </w:tc>
        <w:tc>
          <w:tcPr>
            <w:tcW w:w="1440" w:type="dxa"/>
          </w:tcPr>
          <w:p w14:paraId="06799022" w14:textId="3C5528C5" w:rsidR="00BC5ABD" w:rsidRPr="00AA6956" w:rsidRDefault="00BC5ABD">
            <w:pPr>
              <w:tabs>
                <w:tab w:val="decimal" w:pos="1150"/>
              </w:tabs>
              <w:ind w:right="-110"/>
              <w:rPr>
                <w:rFonts w:cstheme="minorBidi"/>
                <w:sz w:val="19"/>
                <w:szCs w:val="24"/>
                <w:rtl/>
                <w:lang w:bidi="th-TH"/>
              </w:rPr>
            </w:pPr>
            <w:r w:rsidRPr="002F6399">
              <w:rPr>
                <w:rFonts w:cstheme="minorBidi"/>
                <w:sz w:val="19"/>
                <w:szCs w:val="24"/>
                <w:lang w:bidi="th-TH"/>
              </w:rPr>
              <w:t>24,307,311</w:t>
            </w:r>
          </w:p>
        </w:tc>
        <w:tc>
          <w:tcPr>
            <w:tcW w:w="1350" w:type="dxa"/>
          </w:tcPr>
          <w:p w14:paraId="009B0D98" w14:textId="3C3380B1" w:rsidR="00BC5ABD" w:rsidRPr="00B95516" w:rsidRDefault="00BC5ABD">
            <w:pPr>
              <w:tabs>
                <w:tab w:val="decimal" w:pos="1060"/>
              </w:tabs>
              <w:ind w:right="-110"/>
              <w:rPr>
                <w:rFonts w:cs="Times New Roman"/>
                <w:sz w:val="19"/>
                <w:szCs w:val="19"/>
                <w:lang w:bidi="th-TH"/>
              </w:rPr>
            </w:pPr>
            <w:r w:rsidRPr="002F6399">
              <w:rPr>
                <w:rFonts w:cs="Times New Roman"/>
                <w:sz w:val="19"/>
                <w:szCs w:val="19"/>
                <w:lang w:bidi="th-TH"/>
              </w:rPr>
              <w:t>125,243</w:t>
            </w:r>
          </w:p>
        </w:tc>
        <w:tc>
          <w:tcPr>
            <w:tcW w:w="1260" w:type="dxa"/>
          </w:tcPr>
          <w:p w14:paraId="460A886C" w14:textId="64426CE3" w:rsidR="00BC5ABD" w:rsidRPr="002F6399" w:rsidRDefault="002F6993">
            <w:pPr>
              <w:tabs>
                <w:tab w:val="decimal" w:pos="1060"/>
              </w:tabs>
              <w:ind w:right="-110"/>
              <w:rPr>
                <w:rFonts w:cs="Times New Roman"/>
                <w:sz w:val="19"/>
                <w:szCs w:val="19"/>
                <w:lang w:bidi="th-TH"/>
              </w:rPr>
            </w:pPr>
            <w:r>
              <w:rPr>
                <w:rFonts w:cs="Times New Roman"/>
                <w:sz w:val="19"/>
                <w:szCs w:val="19"/>
                <w:lang w:bidi="th-TH"/>
              </w:rPr>
              <w:t>37,778</w:t>
            </w:r>
          </w:p>
        </w:tc>
      </w:tr>
      <w:tr w:rsidR="009E61AF" w:rsidRPr="00B95516" w14:paraId="45F4115E" w14:textId="580F8EFB" w:rsidTr="00AA6956">
        <w:tc>
          <w:tcPr>
            <w:tcW w:w="3807" w:type="dxa"/>
          </w:tcPr>
          <w:p w14:paraId="6212531A" w14:textId="77777777" w:rsidR="00BC5ABD" w:rsidRPr="00B95516" w:rsidRDefault="00BC5ABD">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Utilities and services</w:t>
            </w:r>
          </w:p>
        </w:tc>
        <w:tc>
          <w:tcPr>
            <w:tcW w:w="1350" w:type="dxa"/>
          </w:tcPr>
          <w:p w14:paraId="740AEBAD" w14:textId="665DE68E" w:rsidR="00BC5ABD" w:rsidRPr="002F6399" w:rsidRDefault="00BC5ABD">
            <w:pPr>
              <w:tabs>
                <w:tab w:val="decimal" w:pos="1150"/>
              </w:tabs>
              <w:ind w:left="70" w:right="-110"/>
              <w:rPr>
                <w:rFonts w:cs="Times New Roman"/>
                <w:sz w:val="19"/>
                <w:szCs w:val="19"/>
                <w:lang w:bidi="th-TH"/>
              </w:rPr>
            </w:pPr>
            <w:r w:rsidRPr="002F6399">
              <w:rPr>
                <w:rFonts w:cs="Times New Roman"/>
                <w:sz w:val="19"/>
                <w:szCs w:val="19"/>
                <w:lang w:bidi="th-TH"/>
              </w:rPr>
              <w:t>20,208</w:t>
            </w:r>
          </w:p>
        </w:tc>
        <w:tc>
          <w:tcPr>
            <w:tcW w:w="1440" w:type="dxa"/>
          </w:tcPr>
          <w:p w14:paraId="620046E1" w14:textId="6A14CE23" w:rsidR="00BC5ABD" w:rsidRPr="00AA6956" w:rsidRDefault="00BC5ABD">
            <w:pPr>
              <w:tabs>
                <w:tab w:val="decimal" w:pos="1150"/>
              </w:tabs>
              <w:ind w:right="-110"/>
              <w:rPr>
                <w:rFonts w:cstheme="minorBidi"/>
                <w:sz w:val="19"/>
                <w:szCs w:val="24"/>
                <w:rtl/>
                <w:lang w:bidi="th-TH"/>
              </w:rPr>
            </w:pPr>
            <w:r w:rsidRPr="002F6399">
              <w:rPr>
                <w:rFonts w:cs="Times New Roman"/>
                <w:sz w:val="19"/>
                <w:szCs w:val="19"/>
              </w:rPr>
              <w:t>24,524,465</w:t>
            </w:r>
          </w:p>
        </w:tc>
        <w:tc>
          <w:tcPr>
            <w:tcW w:w="1350" w:type="dxa"/>
          </w:tcPr>
          <w:p w14:paraId="3FAC0978" w14:textId="7E71D7C8" w:rsidR="00BC5ABD" w:rsidRPr="00B95516" w:rsidRDefault="00BC5ABD">
            <w:pPr>
              <w:tabs>
                <w:tab w:val="decimal" w:pos="1060"/>
              </w:tabs>
              <w:ind w:right="-110"/>
              <w:rPr>
                <w:rFonts w:cs="Times New Roman"/>
                <w:sz w:val="19"/>
                <w:szCs w:val="19"/>
                <w:lang w:bidi="th-TH"/>
              </w:rPr>
            </w:pPr>
            <w:r w:rsidRPr="002F6399">
              <w:rPr>
                <w:rFonts w:cs="Times New Roman"/>
                <w:sz w:val="19"/>
                <w:szCs w:val="19"/>
                <w:lang w:bidi="th-TH"/>
              </w:rPr>
              <w:t>64,038</w:t>
            </w:r>
          </w:p>
        </w:tc>
        <w:tc>
          <w:tcPr>
            <w:tcW w:w="1260" w:type="dxa"/>
          </w:tcPr>
          <w:p w14:paraId="67ED11E4" w14:textId="40527181" w:rsidR="00BC5ABD" w:rsidRPr="002F6399" w:rsidRDefault="002F6993">
            <w:pPr>
              <w:tabs>
                <w:tab w:val="decimal" w:pos="1060"/>
              </w:tabs>
              <w:ind w:right="-110"/>
              <w:rPr>
                <w:rFonts w:cs="Times New Roman"/>
                <w:sz w:val="19"/>
                <w:szCs w:val="19"/>
                <w:lang w:bidi="th-TH"/>
              </w:rPr>
            </w:pPr>
            <w:r>
              <w:rPr>
                <w:rFonts w:cs="Times New Roman"/>
                <w:sz w:val="19"/>
                <w:szCs w:val="19"/>
                <w:lang w:bidi="th-TH"/>
              </w:rPr>
              <w:t>-</w:t>
            </w:r>
          </w:p>
        </w:tc>
      </w:tr>
      <w:tr w:rsidR="009E61AF" w:rsidRPr="00B95516" w14:paraId="51DE5216" w14:textId="5262D32B" w:rsidTr="00AA6956">
        <w:tc>
          <w:tcPr>
            <w:tcW w:w="3807" w:type="dxa"/>
          </w:tcPr>
          <w:p w14:paraId="3F4B15A5" w14:textId="77777777" w:rsidR="00BC5ABD" w:rsidRPr="00B95516" w:rsidRDefault="00BC5ABD">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Others</w:t>
            </w:r>
          </w:p>
        </w:tc>
        <w:tc>
          <w:tcPr>
            <w:tcW w:w="1350" w:type="dxa"/>
          </w:tcPr>
          <w:p w14:paraId="3E8A3442" w14:textId="0F6D97E4" w:rsidR="00BC5ABD" w:rsidRPr="00B95516" w:rsidRDefault="00BC5ABD">
            <w:pPr>
              <w:tabs>
                <w:tab w:val="decimal" w:pos="1150"/>
              </w:tabs>
              <w:ind w:left="70" w:right="-110"/>
              <w:rPr>
                <w:rFonts w:cs="Times New Roman"/>
                <w:sz w:val="19"/>
                <w:szCs w:val="19"/>
                <w:lang w:bidi="th-TH"/>
              </w:rPr>
            </w:pPr>
            <w:r>
              <w:rPr>
                <w:rFonts w:cs="Times New Roman"/>
                <w:sz w:val="19"/>
                <w:szCs w:val="19"/>
                <w:lang w:bidi="th-TH"/>
              </w:rPr>
              <w:t>-</w:t>
            </w:r>
          </w:p>
        </w:tc>
        <w:tc>
          <w:tcPr>
            <w:tcW w:w="1440" w:type="dxa"/>
          </w:tcPr>
          <w:p w14:paraId="57038F3B" w14:textId="3FD4369F" w:rsidR="00BC5ABD" w:rsidRPr="002F6399" w:rsidRDefault="00BC5ABD">
            <w:pPr>
              <w:tabs>
                <w:tab w:val="decimal" w:pos="1150"/>
              </w:tabs>
              <w:ind w:right="-110"/>
              <w:rPr>
                <w:rFonts w:cs="Times New Roman"/>
                <w:sz w:val="19"/>
                <w:szCs w:val="19"/>
                <w:rtl/>
              </w:rPr>
            </w:pPr>
            <w:r w:rsidRPr="002F6399">
              <w:rPr>
                <w:rFonts w:cs="Times New Roman"/>
                <w:sz w:val="19"/>
                <w:szCs w:val="19"/>
              </w:rPr>
              <w:t>622,158</w:t>
            </w:r>
          </w:p>
        </w:tc>
        <w:tc>
          <w:tcPr>
            <w:tcW w:w="1350" w:type="dxa"/>
          </w:tcPr>
          <w:p w14:paraId="3E9AC0AC" w14:textId="3EC166A8" w:rsidR="00BC5ABD" w:rsidRPr="00B95516" w:rsidRDefault="00BC5ABD">
            <w:pPr>
              <w:tabs>
                <w:tab w:val="decimal" w:pos="1060"/>
              </w:tabs>
              <w:ind w:right="-110"/>
              <w:rPr>
                <w:rFonts w:cs="Times New Roman"/>
                <w:sz w:val="19"/>
                <w:szCs w:val="19"/>
                <w:lang w:bidi="th-TH"/>
              </w:rPr>
            </w:pPr>
            <w:r>
              <w:rPr>
                <w:rFonts w:cs="Times New Roman"/>
                <w:sz w:val="19"/>
                <w:szCs w:val="19"/>
                <w:lang w:bidi="th-TH"/>
              </w:rPr>
              <w:t>82</w:t>
            </w:r>
          </w:p>
        </w:tc>
        <w:tc>
          <w:tcPr>
            <w:tcW w:w="1260" w:type="dxa"/>
          </w:tcPr>
          <w:p w14:paraId="344BF89B" w14:textId="4D4CAD3B" w:rsidR="00BC5ABD" w:rsidRDefault="002F6993">
            <w:pPr>
              <w:tabs>
                <w:tab w:val="decimal" w:pos="1060"/>
              </w:tabs>
              <w:ind w:right="-110"/>
              <w:rPr>
                <w:rFonts w:cs="Times New Roman"/>
                <w:sz w:val="19"/>
                <w:szCs w:val="19"/>
                <w:lang w:bidi="th-TH"/>
              </w:rPr>
            </w:pPr>
            <w:r>
              <w:rPr>
                <w:rFonts w:cs="Times New Roman"/>
                <w:sz w:val="19"/>
                <w:szCs w:val="19"/>
                <w:lang w:bidi="th-TH"/>
              </w:rPr>
              <w:t>-</w:t>
            </w:r>
          </w:p>
        </w:tc>
      </w:tr>
      <w:tr w:rsidR="009E61AF" w:rsidRPr="00B95516" w14:paraId="46822D5D" w14:textId="1EC8D889" w:rsidTr="00AA6956">
        <w:tc>
          <w:tcPr>
            <w:tcW w:w="3807" w:type="dxa"/>
          </w:tcPr>
          <w:p w14:paraId="58FFFA65" w14:textId="77777777" w:rsidR="00BC5ABD" w:rsidRPr="00B95516" w:rsidRDefault="00BC5ABD">
            <w:pPr>
              <w:tabs>
                <w:tab w:val="left" w:pos="190"/>
                <w:tab w:val="left" w:pos="388"/>
              </w:tabs>
              <w:ind w:left="10" w:hanging="10"/>
              <w:rPr>
                <w:rFonts w:cs="Times New Roman"/>
                <w:i/>
                <w:iCs/>
                <w:sz w:val="19"/>
                <w:szCs w:val="19"/>
                <w:lang w:bidi="th-TH"/>
              </w:rPr>
            </w:pPr>
            <w:r w:rsidRPr="00B95516">
              <w:rPr>
                <w:rFonts w:cs="Times New Roman"/>
                <w:i/>
                <w:iCs/>
                <w:sz w:val="19"/>
                <w:szCs w:val="19"/>
                <w:lang w:bidi="th-TH"/>
              </w:rPr>
              <w:tab/>
              <w:t>Consumer loans</w:t>
            </w:r>
          </w:p>
        </w:tc>
        <w:tc>
          <w:tcPr>
            <w:tcW w:w="1350" w:type="dxa"/>
          </w:tcPr>
          <w:p w14:paraId="6F35DDD0" w14:textId="77777777" w:rsidR="00BC5ABD" w:rsidRPr="00B95516" w:rsidRDefault="00BC5ABD">
            <w:pPr>
              <w:tabs>
                <w:tab w:val="decimal" w:pos="1150"/>
              </w:tabs>
              <w:ind w:left="70" w:right="-110"/>
              <w:rPr>
                <w:rFonts w:cs="Times New Roman"/>
                <w:sz w:val="19"/>
                <w:szCs w:val="19"/>
                <w:lang w:bidi="th-TH"/>
              </w:rPr>
            </w:pPr>
          </w:p>
        </w:tc>
        <w:tc>
          <w:tcPr>
            <w:tcW w:w="1440" w:type="dxa"/>
            <w:vAlign w:val="bottom"/>
          </w:tcPr>
          <w:p w14:paraId="008B6EB3" w14:textId="77777777" w:rsidR="00BC5ABD" w:rsidRPr="00B95516" w:rsidRDefault="00BC5ABD">
            <w:pPr>
              <w:tabs>
                <w:tab w:val="decimal" w:pos="1150"/>
              </w:tabs>
              <w:ind w:right="-110"/>
              <w:rPr>
                <w:rFonts w:cs="Times New Roman"/>
                <w:sz w:val="19"/>
                <w:szCs w:val="19"/>
                <w:rtl/>
              </w:rPr>
            </w:pPr>
          </w:p>
        </w:tc>
        <w:tc>
          <w:tcPr>
            <w:tcW w:w="1350" w:type="dxa"/>
          </w:tcPr>
          <w:p w14:paraId="00227F81" w14:textId="77777777" w:rsidR="00BC5ABD" w:rsidRPr="00B95516" w:rsidRDefault="00BC5ABD">
            <w:pPr>
              <w:tabs>
                <w:tab w:val="decimal" w:pos="1060"/>
              </w:tabs>
              <w:ind w:right="-110"/>
              <w:rPr>
                <w:rFonts w:cs="Times New Roman"/>
                <w:sz w:val="19"/>
                <w:szCs w:val="19"/>
                <w:lang w:bidi="th-TH"/>
              </w:rPr>
            </w:pPr>
          </w:p>
        </w:tc>
        <w:tc>
          <w:tcPr>
            <w:tcW w:w="1260" w:type="dxa"/>
          </w:tcPr>
          <w:p w14:paraId="1A27B772" w14:textId="77777777" w:rsidR="00BC5ABD" w:rsidRPr="00B95516" w:rsidRDefault="00BC5ABD">
            <w:pPr>
              <w:tabs>
                <w:tab w:val="decimal" w:pos="1060"/>
              </w:tabs>
              <w:ind w:right="-110"/>
              <w:rPr>
                <w:rFonts w:cs="Times New Roman"/>
                <w:sz w:val="19"/>
                <w:szCs w:val="19"/>
                <w:lang w:bidi="th-TH"/>
              </w:rPr>
            </w:pPr>
          </w:p>
        </w:tc>
      </w:tr>
      <w:tr w:rsidR="009E61AF" w:rsidRPr="00B95516" w14:paraId="2E89CB76" w14:textId="469B7F30" w:rsidTr="00AA6956">
        <w:tc>
          <w:tcPr>
            <w:tcW w:w="3807" w:type="dxa"/>
          </w:tcPr>
          <w:p w14:paraId="0B13224A" w14:textId="77777777" w:rsidR="00BC5ABD" w:rsidRPr="00B95516" w:rsidRDefault="00BC5ABD">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Housing loans</w:t>
            </w:r>
          </w:p>
        </w:tc>
        <w:tc>
          <w:tcPr>
            <w:tcW w:w="1350" w:type="dxa"/>
          </w:tcPr>
          <w:p w14:paraId="78172242" w14:textId="6E02B550" w:rsidR="00BC5ABD" w:rsidRPr="00B95516" w:rsidRDefault="00BC5ABD">
            <w:pPr>
              <w:tabs>
                <w:tab w:val="decimal" w:pos="1150"/>
              </w:tabs>
              <w:ind w:left="70" w:right="-110"/>
              <w:rPr>
                <w:rFonts w:cs="Times New Roman"/>
                <w:sz w:val="19"/>
                <w:szCs w:val="19"/>
                <w:lang w:bidi="th-TH"/>
              </w:rPr>
            </w:pPr>
            <w:r>
              <w:rPr>
                <w:rFonts w:cs="Times New Roman"/>
                <w:sz w:val="19"/>
                <w:szCs w:val="19"/>
                <w:lang w:bidi="th-TH"/>
              </w:rPr>
              <w:t>-</w:t>
            </w:r>
          </w:p>
        </w:tc>
        <w:tc>
          <w:tcPr>
            <w:tcW w:w="1440" w:type="dxa"/>
          </w:tcPr>
          <w:p w14:paraId="2A8A32B7" w14:textId="6E2BDC38" w:rsidR="00BC5ABD" w:rsidRPr="00AA6956" w:rsidRDefault="00BC5ABD">
            <w:pPr>
              <w:tabs>
                <w:tab w:val="decimal" w:pos="1150"/>
              </w:tabs>
              <w:ind w:right="-110"/>
              <w:rPr>
                <w:rFonts w:cstheme="minorBidi"/>
                <w:sz w:val="19"/>
                <w:szCs w:val="24"/>
                <w:rtl/>
                <w:lang w:bidi="th-TH"/>
              </w:rPr>
            </w:pPr>
            <w:r w:rsidRPr="002F6399">
              <w:rPr>
                <w:rFonts w:cstheme="minorBidi"/>
                <w:sz w:val="19"/>
                <w:szCs w:val="24"/>
                <w:lang w:bidi="th-TH"/>
              </w:rPr>
              <w:t>13,163,04</w:t>
            </w:r>
            <w:r w:rsidR="002F6993">
              <w:rPr>
                <w:rFonts w:cstheme="minorBidi"/>
                <w:sz w:val="19"/>
                <w:szCs w:val="24"/>
                <w:lang w:bidi="th-TH"/>
              </w:rPr>
              <w:t>0</w:t>
            </w:r>
          </w:p>
        </w:tc>
        <w:tc>
          <w:tcPr>
            <w:tcW w:w="1350" w:type="dxa"/>
          </w:tcPr>
          <w:p w14:paraId="12C87053" w14:textId="1E4E222F" w:rsidR="00BC5ABD" w:rsidRPr="00B95516" w:rsidRDefault="00BC5ABD">
            <w:pPr>
              <w:tabs>
                <w:tab w:val="decimal" w:pos="1060"/>
              </w:tabs>
              <w:ind w:right="-110"/>
              <w:rPr>
                <w:rFonts w:cs="Times New Roman"/>
                <w:sz w:val="19"/>
                <w:szCs w:val="19"/>
                <w:lang w:bidi="th-TH"/>
              </w:rPr>
            </w:pPr>
            <w:r>
              <w:rPr>
                <w:rFonts w:cs="Times New Roman"/>
                <w:sz w:val="19"/>
                <w:szCs w:val="19"/>
                <w:lang w:bidi="th-TH"/>
              </w:rPr>
              <w:t>763</w:t>
            </w:r>
          </w:p>
        </w:tc>
        <w:tc>
          <w:tcPr>
            <w:tcW w:w="1260" w:type="dxa"/>
          </w:tcPr>
          <w:p w14:paraId="566B2642" w14:textId="34AA7753" w:rsidR="00BC5ABD" w:rsidRDefault="002F6993">
            <w:pPr>
              <w:tabs>
                <w:tab w:val="decimal" w:pos="1060"/>
              </w:tabs>
              <w:ind w:right="-110"/>
              <w:rPr>
                <w:rFonts w:cs="Times New Roman"/>
                <w:sz w:val="19"/>
                <w:szCs w:val="19"/>
                <w:lang w:bidi="th-TH"/>
              </w:rPr>
            </w:pPr>
            <w:r>
              <w:rPr>
                <w:rFonts w:cs="Times New Roman"/>
                <w:sz w:val="19"/>
                <w:szCs w:val="19"/>
                <w:lang w:bidi="th-TH"/>
              </w:rPr>
              <w:t>-</w:t>
            </w:r>
          </w:p>
        </w:tc>
      </w:tr>
      <w:tr w:rsidR="009E61AF" w:rsidRPr="00B95516" w14:paraId="0F42A068" w14:textId="5A0C154A" w:rsidTr="00AA6956">
        <w:tc>
          <w:tcPr>
            <w:tcW w:w="3807" w:type="dxa"/>
          </w:tcPr>
          <w:p w14:paraId="774F4741" w14:textId="77777777" w:rsidR="00BC5ABD" w:rsidRPr="00B95516" w:rsidRDefault="00BC5ABD">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Other lending</w:t>
            </w:r>
          </w:p>
        </w:tc>
        <w:tc>
          <w:tcPr>
            <w:tcW w:w="1350" w:type="dxa"/>
          </w:tcPr>
          <w:p w14:paraId="376D7D34" w14:textId="044F2938" w:rsidR="00BC5ABD" w:rsidRPr="00B95516" w:rsidRDefault="00BC5ABD">
            <w:pPr>
              <w:tabs>
                <w:tab w:val="decimal" w:pos="1150"/>
              </w:tabs>
              <w:ind w:left="70" w:right="-110"/>
              <w:rPr>
                <w:rFonts w:cs="Times New Roman"/>
                <w:sz w:val="19"/>
                <w:szCs w:val="19"/>
                <w:lang w:bidi="th-TH"/>
              </w:rPr>
            </w:pPr>
            <w:r>
              <w:rPr>
                <w:rFonts w:cs="Times New Roman"/>
                <w:sz w:val="19"/>
                <w:szCs w:val="19"/>
                <w:lang w:bidi="th-TH"/>
              </w:rPr>
              <w:t>-</w:t>
            </w:r>
          </w:p>
        </w:tc>
        <w:tc>
          <w:tcPr>
            <w:tcW w:w="1440" w:type="dxa"/>
          </w:tcPr>
          <w:p w14:paraId="7E68FFA4" w14:textId="292C3948" w:rsidR="00BC5ABD" w:rsidRPr="002F6399" w:rsidRDefault="00BC5ABD">
            <w:pPr>
              <w:tabs>
                <w:tab w:val="decimal" w:pos="1150"/>
              </w:tabs>
              <w:ind w:right="-110"/>
              <w:rPr>
                <w:rFonts w:cs="Times New Roman"/>
                <w:sz w:val="19"/>
                <w:szCs w:val="19"/>
                <w:rtl/>
              </w:rPr>
            </w:pPr>
            <w:r w:rsidRPr="002F6399">
              <w:rPr>
                <w:rFonts w:cs="Times New Roman"/>
                <w:sz w:val="19"/>
                <w:szCs w:val="19"/>
              </w:rPr>
              <w:t>22,710,530</w:t>
            </w:r>
          </w:p>
        </w:tc>
        <w:tc>
          <w:tcPr>
            <w:tcW w:w="1350" w:type="dxa"/>
          </w:tcPr>
          <w:p w14:paraId="1D2428EC" w14:textId="0503429A" w:rsidR="00BC5ABD" w:rsidRPr="00B95516" w:rsidRDefault="00BC5ABD">
            <w:pPr>
              <w:tabs>
                <w:tab w:val="decimal" w:pos="1060"/>
              </w:tabs>
              <w:ind w:right="-110"/>
              <w:rPr>
                <w:rFonts w:cs="Times New Roman"/>
                <w:sz w:val="19"/>
                <w:szCs w:val="19"/>
                <w:lang w:bidi="th-TH"/>
              </w:rPr>
            </w:pPr>
            <w:r>
              <w:rPr>
                <w:rFonts w:cs="Times New Roman"/>
                <w:sz w:val="19"/>
                <w:szCs w:val="19"/>
                <w:lang w:bidi="th-TH"/>
              </w:rPr>
              <w:t>864</w:t>
            </w:r>
          </w:p>
        </w:tc>
        <w:tc>
          <w:tcPr>
            <w:tcW w:w="1260" w:type="dxa"/>
          </w:tcPr>
          <w:p w14:paraId="1C99A32F" w14:textId="529072CC" w:rsidR="00BC5ABD" w:rsidRDefault="002F6993">
            <w:pPr>
              <w:tabs>
                <w:tab w:val="decimal" w:pos="1060"/>
              </w:tabs>
              <w:ind w:right="-110"/>
              <w:rPr>
                <w:rFonts w:cs="Times New Roman"/>
                <w:sz w:val="19"/>
                <w:szCs w:val="19"/>
                <w:lang w:bidi="th-TH"/>
              </w:rPr>
            </w:pPr>
            <w:r>
              <w:rPr>
                <w:rFonts w:cs="Times New Roman"/>
                <w:sz w:val="19"/>
                <w:szCs w:val="19"/>
                <w:lang w:bidi="th-TH"/>
              </w:rPr>
              <w:t>-</w:t>
            </w:r>
          </w:p>
        </w:tc>
      </w:tr>
      <w:tr w:rsidR="009E61AF" w:rsidRPr="00B95516" w14:paraId="65948B03" w14:textId="26F59B76" w:rsidTr="00AA6956">
        <w:tc>
          <w:tcPr>
            <w:tcW w:w="3807" w:type="dxa"/>
          </w:tcPr>
          <w:p w14:paraId="0A1071E1" w14:textId="77777777" w:rsidR="00BC5ABD" w:rsidRPr="00B95516" w:rsidRDefault="00BC5ABD">
            <w:pPr>
              <w:tabs>
                <w:tab w:val="left" w:pos="190"/>
                <w:tab w:val="left" w:pos="388"/>
              </w:tabs>
              <w:ind w:left="10" w:hanging="10"/>
              <w:rPr>
                <w:rFonts w:cs="Times New Roman"/>
                <w:b/>
                <w:bCs/>
                <w:sz w:val="19"/>
                <w:szCs w:val="19"/>
                <w:lang w:bidi="th-TH"/>
              </w:rPr>
            </w:pPr>
            <w:r w:rsidRPr="00B95516">
              <w:rPr>
                <w:rFonts w:cs="Times New Roman"/>
                <w:b/>
                <w:bCs/>
                <w:sz w:val="19"/>
                <w:szCs w:val="19"/>
                <w:lang w:bidi="th-TH"/>
              </w:rPr>
              <w:t>Total</w:t>
            </w:r>
          </w:p>
        </w:tc>
        <w:tc>
          <w:tcPr>
            <w:tcW w:w="1350" w:type="dxa"/>
          </w:tcPr>
          <w:p w14:paraId="33ED6BC7" w14:textId="23AC3F51" w:rsidR="00BC5ABD" w:rsidRPr="00AA6956" w:rsidRDefault="00BC5ABD">
            <w:pPr>
              <w:pBdr>
                <w:top w:val="single" w:sz="4" w:space="1" w:color="auto"/>
                <w:bottom w:val="double" w:sz="4" w:space="1" w:color="auto"/>
              </w:pBdr>
              <w:tabs>
                <w:tab w:val="decimal" w:pos="1150"/>
              </w:tabs>
              <w:ind w:right="-110"/>
              <w:rPr>
                <w:rFonts w:cstheme="minorBidi"/>
                <w:b/>
                <w:bCs/>
                <w:sz w:val="19"/>
                <w:szCs w:val="19"/>
                <w:lang w:bidi="th-TH"/>
              </w:rPr>
            </w:pPr>
            <w:r w:rsidRPr="002F6399">
              <w:rPr>
                <w:rFonts w:cstheme="minorBidi"/>
                <w:b/>
                <w:bCs/>
                <w:sz w:val="19"/>
                <w:szCs w:val="19"/>
                <w:lang w:bidi="th-TH"/>
              </w:rPr>
              <w:t>2,75</w:t>
            </w:r>
            <w:r w:rsidR="002F6993">
              <w:rPr>
                <w:rFonts w:cstheme="minorBidi"/>
                <w:b/>
                <w:bCs/>
                <w:sz w:val="19"/>
                <w:szCs w:val="19"/>
                <w:lang w:bidi="th-TH"/>
              </w:rPr>
              <w:t>2,500</w:t>
            </w:r>
          </w:p>
        </w:tc>
        <w:tc>
          <w:tcPr>
            <w:tcW w:w="1440" w:type="dxa"/>
            <w:vAlign w:val="bottom"/>
          </w:tcPr>
          <w:p w14:paraId="364C7D1F" w14:textId="40C95D3D" w:rsidR="00BC5ABD" w:rsidRPr="00AA6956" w:rsidRDefault="00BC5ABD">
            <w:pPr>
              <w:pBdr>
                <w:top w:val="single" w:sz="4" w:space="1" w:color="auto"/>
                <w:bottom w:val="double" w:sz="4" w:space="1" w:color="auto"/>
              </w:pBdr>
              <w:tabs>
                <w:tab w:val="decimal" w:pos="1150"/>
              </w:tabs>
              <w:ind w:right="-110"/>
              <w:rPr>
                <w:rFonts w:cstheme="minorBidi"/>
                <w:b/>
                <w:bCs/>
                <w:sz w:val="19"/>
                <w:szCs w:val="24"/>
                <w:rtl/>
                <w:lang w:bidi="th-TH"/>
              </w:rPr>
            </w:pPr>
            <w:r w:rsidRPr="002F6399">
              <w:rPr>
                <w:rFonts w:cstheme="minorBidi"/>
                <w:b/>
                <w:bCs/>
                <w:sz w:val="19"/>
                <w:szCs w:val="24"/>
                <w:lang w:bidi="th-TH"/>
              </w:rPr>
              <w:t>179,376,573</w:t>
            </w:r>
          </w:p>
        </w:tc>
        <w:tc>
          <w:tcPr>
            <w:tcW w:w="1350" w:type="dxa"/>
          </w:tcPr>
          <w:p w14:paraId="2F68E135" w14:textId="1144086C" w:rsidR="00BC5ABD" w:rsidRPr="00B95516" w:rsidRDefault="00BC5ABD">
            <w:pPr>
              <w:pBdr>
                <w:top w:val="single" w:sz="4" w:space="1" w:color="auto"/>
                <w:bottom w:val="double" w:sz="4" w:space="1" w:color="auto"/>
              </w:pBdr>
              <w:tabs>
                <w:tab w:val="decimal" w:pos="1060"/>
              </w:tabs>
              <w:ind w:right="-110"/>
              <w:rPr>
                <w:rFonts w:cs="Times New Roman"/>
                <w:b/>
                <w:bCs/>
                <w:sz w:val="19"/>
                <w:szCs w:val="19"/>
                <w:lang w:bidi="th-TH"/>
              </w:rPr>
            </w:pPr>
            <w:r w:rsidRPr="002F6399">
              <w:rPr>
                <w:rFonts w:cs="Times New Roman"/>
                <w:b/>
                <w:bCs/>
                <w:sz w:val="19"/>
                <w:szCs w:val="19"/>
                <w:lang w:bidi="th-TH"/>
              </w:rPr>
              <w:t>359,784</w:t>
            </w:r>
          </w:p>
        </w:tc>
        <w:tc>
          <w:tcPr>
            <w:tcW w:w="1260" w:type="dxa"/>
          </w:tcPr>
          <w:p w14:paraId="3759BAB6" w14:textId="3956299E" w:rsidR="00BC5ABD" w:rsidRPr="002F6399" w:rsidRDefault="002F6993">
            <w:pPr>
              <w:pBdr>
                <w:top w:val="single" w:sz="4" w:space="1" w:color="auto"/>
                <w:bottom w:val="double" w:sz="4" w:space="1" w:color="auto"/>
              </w:pBdr>
              <w:tabs>
                <w:tab w:val="decimal" w:pos="1060"/>
              </w:tabs>
              <w:ind w:right="-110"/>
              <w:rPr>
                <w:rFonts w:cs="Times New Roman"/>
                <w:b/>
                <w:bCs/>
                <w:sz w:val="19"/>
                <w:szCs w:val="19"/>
                <w:lang w:bidi="th-TH"/>
              </w:rPr>
            </w:pPr>
            <w:r>
              <w:rPr>
                <w:rFonts w:cs="Times New Roman"/>
                <w:b/>
                <w:bCs/>
                <w:sz w:val="19"/>
                <w:szCs w:val="19"/>
                <w:lang w:bidi="th-TH"/>
              </w:rPr>
              <w:t>37,778</w:t>
            </w:r>
          </w:p>
        </w:tc>
      </w:tr>
    </w:tbl>
    <w:p w14:paraId="79EAD102" w14:textId="77777777" w:rsidR="001F3257" w:rsidRDefault="001F3257" w:rsidP="001F3257">
      <w:pPr>
        <w:rPr>
          <w:rFonts w:cs="Times New Roman"/>
        </w:rPr>
      </w:pPr>
    </w:p>
    <w:p w14:paraId="40613F23" w14:textId="77777777" w:rsidR="001F3257" w:rsidRPr="00B95516" w:rsidRDefault="001F3257" w:rsidP="001F3257">
      <w:pPr>
        <w:ind w:left="540"/>
        <w:jc w:val="thaiDistribute"/>
        <w:rPr>
          <w:rFonts w:cs="Times New Roman"/>
          <w:b/>
          <w:bCs/>
          <w:i/>
          <w:iCs/>
          <w:sz w:val="19"/>
          <w:szCs w:val="19"/>
        </w:rPr>
      </w:pPr>
      <w:r w:rsidRPr="00B95516">
        <w:rPr>
          <w:rFonts w:cs="Times New Roman"/>
          <w:color w:val="000000"/>
          <w:sz w:val="19"/>
          <w:szCs w:val="19"/>
          <w:vertAlign w:val="superscript"/>
          <w:lang w:bidi="th-TH"/>
        </w:rPr>
        <w:t xml:space="preserve">*        </w:t>
      </w:r>
      <w:r w:rsidRPr="00B95516">
        <w:rPr>
          <w:rFonts w:cs="Times New Roman"/>
          <w:color w:val="000000"/>
          <w:sz w:val="19"/>
          <w:szCs w:val="19"/>
          <w:lang w:bidi="th-TH"/>
        </w:rPr>
        <w:t>Gross carrying amount</w:t>
      </w:r>
    </w:p>
    <w:p w14:paraId="7D67A072" w14:textId="77777777" w:rsidR="00C31A7B" w:rsidRDefault="00C31A7B">
      <w:r>
        <w:br w:type="page"/>
      </w:r>
    </w:p>
    <w:tbl>
      <w:tblPr>
        <w:tblW w:w="9297" w:type="dxa"/>
        <w:tblInd w:w="423" w:type="dxa"/>
        <w:tblLayout w:type="fixed"/>
        <w:tblLook w:val="04A0" w:firstRow="1" w:lastRow="0" w:firstColumn="1" w:lastColumn="0" w:noHBand="0" w:noVBand="1"/>
      </w:tblPr>
      <w:tblGrid>
        <w:gridCol w:w="5157"/>
        <w:gridCol w:w="1350"/>
        <w:gridCol w:w="1440"/>
        <w:gridCol w:w="1350"/>
      </w:tblGrid>
      <w:tr w:rsidR="005E2449" w:rsidRPr="00AB5DFA" w14:paraId="07E2888E" w14:textId="77777777">
        <w:trPr>
          <w:tblHeader/>
        </w:trPr>
        <w:tc>
          <w:tcPr>
            <w:tcW w:w="5157" w:type="dxa"/>
          </w:tcPr>
          <w:p w14:paraId="35A33AEC" w14:textId="4F59F5B3" w:rsidR="005E2449" w:rsidRPr="00B95516" w:rsidRDefault="005E2449">
            <w:pPr>
              <w:tabs>
                <w:tab w:val="left" w:pos="770"/>
              </w:tabs>
              <w:jc w:val="center"/>
              <w:rPr>
                <w:rFonts w:cs="Times New Roman"/>
                <w:b/>
                <w:bCs/>
                <w:sz w:val="19"/>
                <w:szCs w:val="19"/>
                <w:rtl/>
                <w:cs/>
              </w:rPr>
            </w:pPr>
          </w:p>
        </w:tc>
        <w:tc>
          <w:tcPr>
            <w:tcW w:w="4140" w:type="dxa"/>
            <w:gridSpan w:val="3"/>
          </w:tcPr>
          <w:p w14:paraId="52184381" w14:textId="77777777" w:rsidR="005E2449" w:rsidRPr="00B95516" w:rsidRDefault="005E2449">
            <w:pPr>
              <w:jc w:val="center"/>
              <w:rPr>
                <w:rFonts w:cs="Times New Roman"/>
                <w:b/>
                <w:bCs/>
                <w:sz w:val="19"/>
                <w:szCs w:val="19"/>
              </w:rPr>
            </w:pPr>
            <w:r w:rsidRPr="00B95516">
              <w:rPr>
                <w:rFonts w:cs="Times New Roman"/>
                <w:b/>
                <w:bCs/>
                <w:sz w:val="19"/>
                <w:szCs w:val="19"/>
              </w:rPr>
              <w:t>Consolidated and the Bank</w:t>
            </w:r>
          </w:p>
        </w:tc>
      </w:tr>
      <w:tr w:rsidR="005E2449" w:rsidRPr="00AB5DFA" w14:paraId="16BE5FD3" w14:textId="77777777">
        <w:trPr>
          <w:tblHeader/>
        </w:trPr>
        <w:tc>
          <w:tcPr>
            <w:tcW w:w="5157" w:type="dxa"/>
          </w:tcPr>
          <w:p w14:paraId="189D5727" w14:textId="77777777" w:rsidR="005E2449" w:rsidRPr="00B95516" w:rsidRDefault="005E2449">
            <w:pPr>
              <w:tabs>
                <w:tab w:val="left" w:pos="770"/>
              </w:tabs>
              <w:jc w:val="center"/>
              <w:rPr>
                <w:rFonts w:cs="Times New Roman"/>
                <w:b/>
                <w:bCs/>
                <w:sz w:val="19"/>
                <w:szCs w:val="19"/>
                <w:rtl/>
                <w:cs/>
              </w:rPr>
            </w:pPr>
          </w:p>
        </w:tc>
        <w:tc>
          <w:tcPr>
            <w:tcW w:w="4140" w:type="dxa"/>
            <w:gridSpan w:val="3"/>
          </w:tcPr>
          <w:p w14:paraId="6725230C" w14:textId="2DADF587" w:rsidR="005E2449" w:rsidRPr="00B95516" w:rsidRDefault="000F67F5">
            <w:pPr>
              <w:jc w:val="center"/>
              <w:rPr>
                <w:rFonts w:cs="Times New Roman"/>
                <w:sz w:val="19"/>
                <w:szCs w:val="19"/>
              </w:rPr>
            </w:pPr>
            <w:r>
              <w:rPr>
                <w:rFonts w:cs="Times New Roman"/>
                <w:sz w:val="19"/>
                <w:szCs w:val="19"/>
              </w:rPr>
              <w:t xml:space="preserve">31 December </w:t>
            </w:r>
            <w:r w:rsidR="005E2449" w:rsidRPr="00B95516">
              <w:rPr>
                <w:rFonts w:cs="Times New Roman"/>
                <w:sz w:val="19"/>
                <w:szCs w:val="19"/>
              </w:rPr>
              <w:t>2024</w:t>
            </w:r>
          </w:p>
        </w:tc>
      </w:tr>
      <w:tr w:rsidR="005E2449" w:rsidRPr="00AB5DFA" w14:paraId="78C562BA" w14:textId="77777777">
        <w:trPr>
          <w:trHeight w:val="1100"/>
          <w:tblHeader/>
        </w:trPr>
        <w:tc>
          <w:tcPr>
            <w:tcW w:w="5157" w:type="dxa"/>
          </w:tcPr>
          <w:p w14:paraId="206EDAAD" w14:textId="77777777" w:rsidR="005E2449" w:rsidRPr="00B95516" w:rsidRDefault="005E2449">
            <w:pPr>
              <w:tabs>
                <w:tab w:val="left" w:pos="770"/>
              </w:tabs>
              <w:jc w:val="center"/>
              <w:rPr>
                <w:rFonts w:cs="Times New Roman"/>
                <w:b/>
                <w:bCs/>
                <w:sz w:val="19"/>
                <w:szCs w:val="19"/>
                <w:rtl/>
                <w:cs/>
              </w:rPr>
            </w:pPr>
          </w:p>
        </w:tc>
        <w:tc>
          <w:tcPr>
            <w:tcW w:w="1350" w:type="dxa"/>
          </w:tcPr>
          <w:p w14:paraId="57C7DB17" w14:textId="77777777" w:rsidR="005E2449" w:rsidRPr="00B95516" w:rsidRDefault="005E2449">
            <w:pPr>
              <w:ind w:right="-110"/>
              <w:rPr>
                <w:rFonts w:cs="Times New Roman"/>
                <w:sz w:val="19"/>
                <w:szCs w:val="19"/>
              </w:rPr>
            </w:pPr>
          </w:p>
          <w:p w14:paraId="292CDCB2" w14:textId="77777777" w:rsidR="005E2449" w:rsidRDefault="005E2449">
            <w:pPr>
              <w:ind w:left="-110" w:right="-110"/>
              <w:jc w:val="center"/>
              <w:rPr>
                <w:rFonts w:cs="Times New Roman"/>
                <w:sz w:val="19"/>
                <w:szCs w:val="19"/>
              </w:rPr>
            </w:pPr>
          </w:p>
          <w:p w14:paraId="421A24EF" w14:textId="77777777" w:rsidR="00B42F1D" w:rsidRPr="00B95516" w:rsidRDefault="00B42F1D">
            <w:pPr>
              <w:ind w:left="-110" w:right="-110"/>
              <w:jc w:val="center"/>
              <w:rPr>
                <w:rFonts w:cs="Times New Roman"/>
                <w:sz w:val="19"/>
                <w:szCs w:val="19"/>
              </w:rPr>
            </w:pPr>
          </w:p>
          <w:p w14:paraId="391B5C40" w14:textId="77777777" w:rsidR="005E2449" w:rsidRPr="00B95516" w:rsidRDefault="005E2449">
            <w:pPr>
              <w:ind w:left="-110" w:right="-110"/>
              <w:jc w:val="center"/>
              <w:rPr>
                <w:rFonts w:cs="Times New Roman"/>
                <w:sz w:val="19"/>
                <w:szCs w:val="19"/>
              </w:rPr>
            </w:pPr>
            <w:r w:rsidRPr="00B95516">
              <w:rPr>
                <w:rFonts w:cs="Times New Roman"/>
                <w:sz w:val="19"/>
                <w:szCs w:val="19"/>
              </w:rPr>
              <w:t xml:space="preserve">Investments </w:t>
            </w:r>
          </w:p>
          <w:p w14:paraId="69AED6F1" w14:textId="06073FD9" w:rsidR="005E2449" w:rsidRPr="00B95516" w:rsidRDefault="005E2449">
            <w:pPr>
              <w:ind w:left="-110" w:right="-110"/>
              <w:jc w:val="center"/>
              <w:rPr>
                <w:rFonts w:cs="Times New Roman"/>
                <w:sz w:val="19"/>
                <w:szCs w:val="19"/>
              </w:rPr>
            </w:pPr>
            <w:r w:rsidRPr="00B95516">
              <w:rPr>
                <w:rFonts w:cs="Times New Roman"/>
                <w:sz w:val="19"/>
                <w:szCs w:val="19"/>
              </w:rPr>
              <w:t>in debt instruments</w:t>
            </w:r>
            <w:r w:rsidRPr="00B95516">
              <w:rPr>
                <w:rFonts w:cs="Times New Roman"/>
                <w:sz w:val="19"/>
                <w:szCs w:val="19"/>
                <w:vertAlign w:val="superscript"/>
              </w:rPr>
              <w:t>*</w:t>
            </w:r>
          </w:p>
        </w:tc>
        <w:tc>
          <w:tcPr>
            <w:tcW w:w="1440" w:type="dxa"/>
          </w:tcPr>
          <w:p w14:paraId="7378D7A1" w14:textId="77777777" w:rsidR="005E2449" w:rsidRPr="00B95516" w:rsidRDefault="005E2449">
            <w:pPr>
              <w:ind w:left="-110" w:right="-110"/>
              <w:jc w:val="center"/>
              <w:rPr>
                <w:rFonts w:cs="Times New Roman"/>
                <w:sz w:val="19"/>
                <w:szCs w:val="19"/>
                <w:rtl/>
                <w:cs/>
              </w:rPr>
            </w:pPr>
            <w:r w:rsidRPr="00B95516">
              <w:rPr>
                <w:rFonts w:cs="Times New Roman"/>
                <w:sz w:val="19"/>
                <w:szCs w:val="19"/>
              </w:rPr>
              <w:t>Loans to customers and accrued interest receivables and undue interest receivables</w:t>
            </w:r>
          </w:p>
        </w:tc>
        <w:tc>
          <w:tcPr>
            <w:tcW w:w="1350" w:type="dxa"/>
          </w:tcPr>
          <w:p w14:paraId="7DF533E5" w14:textId="77777777" w:rsidR="005E2449" w:rsidRPr="00B95516" w:rsidRDefault="005E2449">
            <w:pPr>
              <w:ind w:left="-110" w:right="-110"/>
              <w:jc w:val="center"/>
              <w:rPr>
                <w:rFonts w:cs="Times New Roman"/>
                <w:sz w:val="19"/>
                <w:szCs w:val="19"/>
                <w:lang w:bidi="th-TH"/>
              </w:rPr>
            </w:pPr>
          </w:p>
          <w:p w14:paraId="42D4D47F" w14:textId="77777777" w:rsidR="005E2449" w:rsidRDefault="005E2449">
            <w:pPr>
              <w:ind w:right="-110"/>
              <w:rPr>
                <w:rFonts w:cs="Times New Roman"/>
                <w:sz w:val="19"/>
                <w:szCs w:val="19"/>
                <w:lang w:bidi="th-TH"/>
              </w:rPr>
            </w:pPr>
          </w:p>
          <w:p w14:paraId="39287810" w14:textId="77777777" w:rsidR="00B42F1D" w:rsidRPr="00B95516" w:rsidRDefault="00B42F1D">
            <w:pPr>
              <w:ind w:right="-110"/>
              <w:rPr>
                <w:rFonts w:cs="Times New Roman"/>
                <w:sz w:val="19"/>
                <w:szCs w:val="19"/>
                <w:lang w:bidi="th-TH"/>
              </w:rPr>
            </w:pPr>
          </w:p>
          <w:p w14:paraId="79E8F329" w14:textId="77777777" w:rsidR="005E2449" w:rsidRPr="00B95516" w:rsidRDefault="005E2449">
            <w:pPr>
              <w:ind w:left="-110" w:right="-110"/>
              <w:jc w:val="center"/>
              <w:rPr>
                <w:rFonts w:cs="Times New Roman"/>
                <w:sz w:val="19"/>
                <w:szCs w:val="19"/>
                <w:lang w:bidi="th-TH"/>
              </w:rPr>
            </w:pPr>
            <w:r w:rsidRPr="00B95516">
              <w:rPr>
                <w:rFonts w:cs="Times New Roman"/>
                <w:sz w:val="19"/>
                <w:szCs w:val="19"/>
                <w:lang w:bidi="th-TH"/>
              </w:rPr>
              <w:t>Unconditional</w:t>
            </w:r>
            <w:r w:rsidRPr="00B95516">
              <w:rPr>
                <w:rFonts w:cs="Times New Roman"/>
                <w:sz w:val="19"/>
                <w:szCs w:val="19"/>
                <w:lang w:bidi="th-TH"/>
              </w:rPr>
              <w:br/>
              <w:t>unused</w:t>
            </w:r>
            <w:r w:rsidRPr="00B95516">
              <w:rPr>
                <w:rFonts w:cs="Times New Roman"/>
                <w:sz w:val="19"/>
                <w:szCs w:val="19"/>
                <w:lang w:bidi="th-TH"/>
              </w:rPr>
              <w:br/>
              <w:t>credit line</w:t>
            </w:r>
          </w:p>
        </w:tc>
      </w:tr>
      <w:tr w:rsidR="005E2449" w:rsidRPr="00AB5DFA" w14:paraId="73636A64" w14:textId="77777777">
        <w:tc>
          <w:tcPr>
            <w:tcW w:w="5157" w:type="dxa"/>
          </w:tcPr>
          <w:p w14:paraId="47697D12" w14:textId="77777777" w:rsidR="005E2449" w:rsidRPr="00B95516" w:rsidRDefault="005E2449">
            <w:pPr>
              <w:tabs>
                <w:tab w:val="left" w:pos="770"/>
              </w:tabs>
              <w:rPr>
                <w:rFonts w:cs="Times New Roman"/>
                <w:b/>
                <w:bCs/>
                <w:i/>
                <w:iCs/>
                <w:sz w:val="19"/>
                <w:szCs w:val="19"/>
              </w:rPr>
            </w:pPr>
          </w:p>
        </w:tc>
        <w:tc>
          <w:tcPr>
            <w:tcW w:w="4140" w:type="dxa"/>
            <w:gridSpan w:val="3"/>
          </w:tcPr>
          <w:p w14:paraId="34EFECFD" w14:textId="77777777" w:rsidR="005E2449" w:rsidRPr="00B95516" w:rsidRDefault="005E2449">
            <w:pPr>
              <w:jc w:val="center"/>
              <w:rPr>
                <w:rFonts w:cs="Times New Roman"/>
                <w:i/>
                <w:iCs/>
                <w:sz w:val="19"/>
                <w:szCs w:val="19"/>
              </w:rPr>
            </w:pPr>
            <w:r w:rsidRPr="00B95516">
              <w:rPr>
                <w:rFonts w:cs="Times New Roman"/>
                <w:i/>
                <w:iCs/>
                <w:sz w:val="19"/>
                <w:szCs w:val="19"/>
              </w:rPr>
              <w:t>(in thousand Baht)</w:t>
            </w:r>
          </w:p>
        </w:tc>
      </w:tr>
      <w:tr w:rsidR="005E2449" w:rsidRPr="00AB5DFA" w14:paraId="403E0DB2" w14:textId="77777777">
        <w:tc>
          <w:tcPr>
            <w:tcW w:w="5157" w:type="dxa"/>
            <w:hideMark/>
          </w:tcPr>
          <w:p w14:paraId="47F57F48" w14:textId="77777777" w:rsidR="005E2449" w:rsidRPr="00B95516" w:rsidRDefault="005E2449">
            <w:pPr>
              <w:tabs>
                <w:tab w:val="left" w:pos="190"/>
                <w:tab w:val="left" w:pos="388"/>
              </w:tabs>
              <w:ind w:left="10" w:hanging="10"/>
              <w:rPr>
                <w:rFonts w:cs="Times New Roman"/>
                <w:i/>
                <w:iCs/>
                <w:sz w:val="19"/>
                <w:szCs w:val="19"/>
              </w:rPr>
            </w:pPr>
            <w:r w:rsidRPr="00B95516">
              <w:rPr>
                <w:rFonts w:cs="Times New Roman"/>
                <w:sz w:val="19"/>
                <w:szCs w:val="19"/>
              </w:rPr>
              <w:tab/>
            </w:r>
            <w:r w:rsidRPr="00B95516" w:rsidDel="00F140C8">
              <w:rPr>
                <w:rFonts w:cs="Times New Roman"/>
                <w:i/>
                <w:iCs/>
                <w:sz w:val="19"/>
                <w:szCs w:val="19"/>
              </w:rPr>
              <w:t xml:space="preserve">Financial </w:t>
            </w:r>
            <w:r w:rsidRPr="00B95516">
              <w:rPr>
                <w:rFonts w:cs="Times New Roman"/>
                <w:i/>
                <w:iCs/>
                <w:sz w:val="19"/>
                <w:szCs w:val="19"/>
              </w:rPr>
              <w:t>institutions</w:t>
            </w:r>
          </w:p>
        </w:tc>
        <w:tc>
          <w:tcPr>
            <w:tcW w:w="1350" w:type="dxa"/>
            <w:vAlign w:val="bottom"/>
          </w:tcPr>
          <w:p w14:paraId="3020B7DC" w14:textId="77777777" w:rsidR="005E2449" w:rsidRPr="00B95516" w:rsidRDefault="005E2449">
            <w:pPr>
              <w:tabs>
                <w:tab w:val="decimal" w:pos="1510"/>
              </w:tabs>
              <w:ind w:right="68"/>
              <w:jc w:val="right"/>
              <w:rPr>
                <w:rFonts w:cs="Times New Roman"/>
                <w:sz w:val="19"/>
                <w:szCs w:val="19"/>
              </w:rPr>
            </w:pPr>
          </w:p>
        </w:tc>
        <w:tc>
          <w:tcPr>
            <w:tcW w:w="1440" w:type="dxa"/>
            <w:vAlign w:val="bottom"/>
          </w:tcPr>
          <w:p w14:paraId="723A506E" w14:textId="77777777" w:rsidR="005E2449" w:rsidRPr="00B95516" w:rsidRDefault="005E2449">
            <w:pPr>
              <w:tabs>
                <w:tab w:val="decimal" w:pos="1510"/>
              </w:tabs>
              <w:ind w:right="72"/>
              <w:jc w:val="right"/>
              <w:rPr>
                <w:rFonts w:cs="Times New Roman"/>
                <w:sz w:val="19"/>
                <w:szCs w:val="19"/>
              </w:rPr>
            </w:pPr>
          </w:p>
        </w:tc>
        <w:tc>
          <w:tcPr>
            <w:tcW w:w="1350" w:type="dxa"/>
            <w:vAlign w:val="bottom"/>
          </w:tcPr>
          <w:p w14:paraId="422C802D" w14:textId="77777777" w:rsidR="005E2449" w:rsidRPr="00B95516" w:rsidRDefault="005E2449">
            <w:pPr>
              <w:tabs>
                <w:tab w:val="decimal" w:pos="1240"/>
              </w:tabs>
              <w:ind w:right="75"/>
              <w:jc w:val="right"/>
              <w:rPr>
                <w:rFonts w:cs="Times New Roman"/>
                <w:sz w:val="19"/>
                <w:szCs w:val="19"/>
              </w:rPr>
            </w:pPr>
          </w:p>
        </w:tc>
      </w:tr>
      <w:tr w:rsidR="00EC63CC" w:rsidRPr="00AB5DFA" w14:paraId="794F029D" w14:textId="77777777">
        <w:tc>
          <w:tcPr>
            <w:tcW w:w="5157" w:type="dxa"/>
            <w:hideMark/>
          </w:tcPr>
          <w:p w14:paraId="27A04D37"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Government and state enterprises</w:t>
            </w:r>
          </w:p>
        </w:tc>
        <w:tc>
          <w:tcPr>
            <w:tcW w:w="1350" w:type="dxa"/>
          </w:tcPr>
          <w:p w14:paraId="4BBF11DE" w14:textId="15F90CA4" w:rsidR="00EC63CC" w:rsidRPr="00B95516" w:rsidRDefault="00EC63CC" w:rsidP="00EC63CC">
            <w:pPr>
              <w:tabs>
                <w:tab w:val="decimal" w:pos="1150"/>
              </w:tabs>
              <w:ind w:left="70" w:right="-110"/>
              <w:rPr>
                <w:sz w:val="19"/>
                <w:szCs w:val="19"/>
              </w:rPr>
            </w:pPr>
            <w:r w:rsidRPr="00B95516">
              <w:rPr>
                <w:sz w:val="19"/>
                <w:szCs w:val="19"/>
                <w:lang w:bidi="th-TH"/>
              </w:rPr>
              <w:t>2,131</w:t>
            </w:r>
            <w:r w:rsidRPr="00B95516">
              <w:rPr>
                <w:sz w:val="19"/>
                <w:szCs w:val="19"/>
              </w:rPr>
              <w:t>,366</w:t>
            </w:r>
          </w:p>
        </w:tc>
        <w:tc>
          <w:tcPr>
            <w:tcW w:w="1440" w:type="dxa"/>
            <w:vAlign w:val="bottom"/>
          </w:tcPr>
          <w:p w14:paraId="7C1D5826" w14:textId="6192BEAA" w:rsidR="00EC63CC" w:rsidRPr="00B95516" w:rsidRDefault="00EC63CC" w:rsidP="00EC63CC">
            <w:pPr>
              <w:tabs>
                <w:tab w:val="decimal" w:pos="1150"/>
              </w:tabs>
              <w:ind w:right="-110"/>
              <w:rPr>
                <w:rFonts w:cs="Times New Roman"/>
                <w:sz w:val="19"/>
                <w:szCs w:val="19"/>
                <w:lang w:bidi="th-TH"/>
              </w:rPr>
            </w:pPr>
            <w:r w:rsidRPr="00B95516">
              <w:rPr>
                <w:color w:val="000000"/>
                <w:sz w:val="19"/>
                <w:szCs w:val="19"/>
              </w:rPr>
              <w:t>-</w:t>
            </w:r>
          </w:p>
        </w:tc>
        <w:tc>
          <w:tcPr>
            <w:tcW w:w="1350" w:type="dxa"/>
          </w:tcPr>
          <w:p w14:paraId="0CCB963B" w14:textId="4BAFE548" w:rsidR="00EC63CC" w:rsidRPr="00B95516" w:rsidRDefault="00EC63CC" w:rsidP="00EC63CC">
            <w:pPr>
              <w:tabs>
                <w:tab w:val="decimal" w:pos="1060"/>
              </w:tabs>
              <w:ind w:right="-110"/>
              <w:rPr>
                <w:rFonts w:cs="Times New Roman"/>
                <w:sz w:val="19"/>
                <w:szCs w:val="19"/>
                <w:lang w:bidi="th-TH"/>
              </w:rPr>
            </w:pPr>
            <w:r w:rsidRPr="00B95516">
              <w:rPr>
                <w:color w:val="000000"/>
                <w:sz w:val="19"/>
                <w:szCs w:val="19"/>
              </w:rPr>
              <w:t>-</w:t>
            </w:r>
          </w:p>
        </w:tc>
      </w:tr>
      <w:tr w:rsidR="00EC63CC" w:rsidRPr="00AB5DFA" w14:paraId="3280BCB8" w14:textId="77777777">
        <w:tc>
          <w:tcPr>
            <w:tcW w:w="5157" w:type="dxa"/>
          </w:tcPr>
          <w:p w14:paraId="67242F2D" w14:textId="77777777" w:rsidR="00EC63CC" w:rsidRPr="00B95516" w:rsidRDefault="00EC63CC" w:rsidP="00EC63CC">
            <w:pPr>
              <w:tabs>
                <w:tab w:val="left" w:pos="190"/>
                <w:tab w:val="left" w:pos="388"/>
              </w:tabs>
              <w:rPr>
                <w:rFonts w:cs="Times New Roman"/>
                <w:i/>
                <w:iCs/>
                <w:sz w:val="19"/>
                <w:szCs w:val="19"/>
                <w:lang w:bidi="th-TH"/>
              </w:rPr>
            </w:pPr>
            <w:r w:rsidRPr="00B95516">
              <w:rPr>
                <w:rFonts w:cs="Times New Roman"/>
                <w:i/>
                <w:iCs/>
                <w:sz w:val="19"/>
                <w:szCs w:val="19"/>
                <w:lang w:val="en-US"/>
              </w:rPr>
              <w:t>Business loans</w:t>
            </w:r>
          </w:p>
        </w:tc>
        <w:tc>
          <w:tcPr>
            <w:tcW w:w="1350" w:type="dxa"/>
          </w:tcPr>
          <w:p w14:paraId="7232D226" w14:textId="77777777" w:rsidR="00EC63CC" w:rsidRPr="00B95516" w:rsidRDefault="00EC63CC" w:rsidP="00EC63CC">
            <w:pPr>
              <w:tabs>
                <w:tab w:val="decimal" w:pos="1150"/>
              </w:tabs>
              <w:ind w:left="70" w:right="-110"/>
              <w:rPr>
                <w:rFonts w:cs="Times New Roman"/>
                <w:sz w:val="19"/>
                <w:szCs w:val="19"/>
              </w:rPr>
            </w:pPr>
          </w:p>
        </w:tc>
        <w:tc>
          <w:tcPr>
            <w:tcW w:w="1440" w:type="dxa"/>
            <w:vAlign w:val="bottom"/>
          </w:tcPr>
          <w:p w14:paraId="22B4DEDD" w14:textId="77777777" w:rsidR="00EC63CC" w:rsidRPr="00B95516" w:rsidRDefault="00EC63CC" w:rsidP="00EC63CC">
            <w:pPr>
              <w:tabs>
                <w:tab w:val="decimal" w:pos="1150"/>
              </w:tabs>
              <w:ind w:right="-110"/>
              <w:rPr>
                <w:rFonts w:cs="Times New Roman"/>
                <w:sz w:val="19"/>
                <w:szCs w:val="19"/>
              </w:rPr>
            </w:pPr>
          </w:p>
        </w:tc>
        <w:tc>
          <w:tcPr>
            <w:tcW w:w="1350" w:type="dxa"/>
          </w:tcPr>
          <w:p w14:paraId="0FD67CDC" w14:textId="77777777" w:rsidR="00EC63CC" w:rsidRPr="00B95516" w:rsidRDefault="00EC63CC" w:rsidP="00EC63CC">
            <w:pPr>
              <w:tabs>
                <w:tab w:val="decimal" w:pos="1060"/>
              </w:tabs>
              <w:ind w:right="-110"/>
              <w:rPr>
                <w:rFonts w:cs="Times New Roman"/>
                <w:color w:val="000000"/>
                <w:sz w:val="19"/>
                <w:szCs w:val="19"/>
              </w:rPr>
            </w:pPr>
          </w:p>
        </w:tc>
      </w:tr>
      <w:tr w:rsidR="00EC63CC" w:rsidRPr="00AB5DFA" w14:paraId="46E814AA" w14:textId="77777777">
        <w:tc>
          <w:tcPr>
            <w:tcW w:w="5157" w:type="dxa"/>
          </w:tcPr>
          <w:p w14:paraId="0FD4AC8C"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Agriculture and mineral</w:t>
            </w:r>
          </w:p>
        </w:tc>
        <w:tc>
          <w:tcPr>
            <w:tcW w:w="1350" w:type="dxa"/>
          </w:tcPr>
          <w:p w14:paraId="6CEC3832" w14:textId="02AD197A" w:rsidR="00EC63CC" w:rsidRPr="00B95516" w:rsidRDefault="00EC63CC" w:rsidP="00EC63CC">
            <w:pPr>
              <w:tabs>
                <w:tab w:val="decimal" w:pos="1150"/>
              </w:tabs>
              <w:ind w:left="70" w:right="-110"/>
              <w:rPr>
                <w:rFonts w:cs="Times New Roman"/>
                <w:sz w:val="19"/>
                <w:szCs w:val="19"/>
                <w:lang w:bidi="th-TH"/>
              </w:rPr>
            </w:pPr>
            <w:r w:rsidRPr="00B95516">
              <w:rPr>
                <w:sz w:val="19"/>
                <w:szCs w:val="19"/>
              </w:rPr>
              <w:t>-</w:t>
            </w:r>
          </w:p>
        </w:tc>
        <w:tc>
          <w:tcPr>
            <w:tcW w:w="1440" w:type="dxa"/>
          </w:tcPr>
          <w:p w14:paraId="3D34BEFD" w14:textId="55A975D8" w:rsidR="00EC63CC" w:rsidRPr="00B95516" w:rsidRDefault="00EC63CC" w:rsidP="00EC63CC">
            <w:pPr>
              <w:tabs>
                <w:tab w:val="decimal" w:pos="1150"/>
              </w:tabs>
              <w:ind w:right="-110"/>
              <w:rPr>
                <w:rFonts w:cs="Times New Roman"/>
                <w:sz w:val="19"/>
                <w:szCs w:val="19"/>
                <w:lang w:bidi="th-TH"/>
              </w:rPr>
            </w:pPr>
            <w:r w:rsidRPr="00B95516">
              <w:rPr>
                <w:sz w:val="19"/>
                <w:szCs w:val="19"/>
              </w:rPr>
              <w:t>658,810</w:t>
            </w:r>
          </w:p>
        </w:tc>
        <w:tc>
          <w:tcPr>
            <w:tcW w:w="1350" w:type="dxa"/>
          </w:tcPr>
          <w:p w14:paraId="2B8FCE3F" w14:textId="35FBE495" w:rsidR="00EC63CC" w:rsidRPr="00B95516" w:rsidRDefault="00EC63CC" w:rsidP="00EC63CC">
            <w:pPr>
              <w:tabs>
                <w:tab w:val="decimal" w:pos="1060"/>
              </w:tabs>
              <w:ind w:right="-110"/>
              <w:rPr>
                <w:rFonts w:cstheme="minorBidi"/>
                <w:sz w:val="19"/>
                <w:szCs w:val="19"/>
                <w:lang w:val="en-US" w:bidi="th-TH"/>
              </w:rPr>
            </w:pPr>
            <w:r w:rsidRPr="00B95516">
              <w:rPr>
                <w:color w:val="000000"/>
                <w:sz w:val="19"/>
                <w:szCs w:val="19"/>
              </w:rPr>
              <w:t>11</w:t>
            </w:r>
          </w:p>
        </w:tc>
      </w:tr>
      <w:tr w:rsidR="00EC63CC" w:rsidRPr="00AB5DFA" w14:paraId="6A66C543" w14:textId="77777777">
        <w:tc>
          <w:tcPr>
            <w:tcW w:w="5157" w:type="dxa"/>
          </w:tcPr>
          <w:p w14:paraId="506D8610"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Manufacture and commercial</w:t>
            </w:r>
          </w:p>
        </w:tc>
        <w:tc>
          <w:tcPr>
            <w:tcW w:w="1350" w:type="dxa"/>
          </w:tcPr>
          <w:p w14:paraId="14BCF885" w14:textId="45B71E5C" w:rsidR="00EC63CC" w:rsidRPr="00B95516" w:rsidRDefault="00EC63CC" w:rsidP="00EC63CC">
            <w:pPr>
              <w:tabs>
                <w:tab w:val="decimal" w:pos="1150"/>
              </w:tabs>
              <w:ind w:right="-110"/>
              <w:rPr>
                <w:rFonts w:cs="Times New Roman"/>
                <w:sz w:val="19"/>
                <w:szCs w:val="19"/>
                <w:lang w:bidi="th-TH"/>
              </w:rPr>
            </w:pPr>
            <w:r w:rsidRPr="00B95516">
              <w:rPr>
                <w:sz w:val="19"/>
                <w:szCs w:val="19"/>
              </w:rPr>
              <w:t>-</w:t>
            </w:r>
          </w:p>
        </w:tc>
        <w:tc>
          <w:tcPr>
            <w:tcW w:w="1440" w:type="dxa"/>
          </w:tcPr>
          <w:p w14:paraId="3096BE97" w14:textId="611AC37F" w:rsidR="00EC63CC" w:rsidRPr="00B95516" w:rsidRDefault="00EC63CC" w:rsidP="00EC63CC">
            <w:pPr>
              <w:tabs>
                <w:tab w:val="decimal" w:pos="1150"/>
              </w:tabs>
              <w:ind w:right="-110"/>
              <w:rPr>
                <w:sz w:val="19"/>
                <w:szCs w:val="19"/>
                <w:lang w:val="en-US" w:bidi="th-TH"/>
              </w:rPr>
            </w:pPr>
            <w:r w:rsidRPr="00B95516">
              <w:rPr>
                <w:sz w:val="19"/>
                <w:szCs w:val="19"/>
              </w:rPr>
              <w:t>89,184,339</w:t>
            </w:r>
          </w:p>
        </w:tc>
        <w:tc>
          <w:tcPr>
            <w:tcW w:w="1350" w:type="dxa"/>
          </w:tcPr>
          <w:p w14:paraId="221A6A25" w14:textId="1B7CF169" w:rsidR="00EC63CC" w:rsidRPr="00B95516" w:rsidRDefault="00EC63CC" w:rsidP="00EC63CC">
            <w:pPr>
              <w:tabs>
                <w:tab w:val="decimal" w:pos="1060"/>
              </w:tabs>
              <w:ind w:right="-110"/>
              <w:rPr>
                <w:rFonts w:cs="Times New Roman"/>
                <w:sz w:val="19"/>
                <w:szCs w:val="19"/>
                <w:lang w:bidi="th-TH"/>
              </w:rPr>
            </w:pPr>
            <w:r w:rsidRPr="00B95516">
              <w:rPr>
                <w:color w:val="000000"/>
                <w:sz w:val="19"/>
                <w:szCs w:val="19"/>
              </w:rPr>
              <w:t>224,936</w:t>
            </w:r>
          </w:p>
        </w:tc>
      </w:tr>
      <w:tr w:rsidR="00EC63CC" w:rsidRPr="00AB5DFA" w14:paraId="060E4B37" w14:textId="77777777">
        <w:tc>
          <w:tcPr>
            <w:tcW w:w="5157" w:type="dxa"/>
          </w:tcPr>
          <w:p w14:paraId="03AA818C"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Real estate and construction</w:t>
            </w:r>
          </w:p>
        </w:tc>
        <w:tc>
          <w:tcPr>
            <w:tcW w:w="1350" w:type="dxa"/>
          </w:tcPr>
          <w:p w14:paraId="3F38820B" w14:textId="1D147C61" w:rsidR="00EC63CC" w:rsidRPr="00B95516" w:rsidRDefault="00EC63CC" w:rsidP="00EC63CC">
            <w:pPr>
              <w:tabs>
                <w:tab w:val="decimal" w:pos="1150"/>
              </w:tabs>
              <w:ind w:left="70" w:right="-110"/>
              <w:rPr>
                <w:rFonts w:cs="Times New Roman"/>
                <w:sz w:val="19"/>
                <w:szCs w:val="19"/>
                <w:lang w:bidi="th-TH"/>
              </w:rPr>
            </w:pPr>
            <w:r w:rsidRPr="00B95516">
              <w:rPr>
                <w:sz w:val="19"/>
                <w:szCs w:val="19"/>
              </w:rPr>
              <w:t>-</w:t>
            </w:r>
          </w:p>
        </w:tc>
        <w:tc>
          <w:tcPr>
            <w:tcW w:w="1440" w:type="dxa"/>
          </w:tcPr>
          <w:p w14:paraId="75E1C3F3" w14:textId="5ACACBC8" w:rsidR="00EC63CC" w:rsidRPr="00B95516" w:rsidRDefault="00EC63CC" w:rsidP="00EC63CC">
            <w:pPr>
              <w:tabs>
                <w:tab w:val="decimal" w:pos="1150"/>
              </w:tabs>
              <w:ind w:right="-110"/>
              <w:rPr>
                <w:rFonts w:cs="Times New Roman"/>
                <w:sz w:val="19"/>
                <w:szCs w:val="19"/>
                <w:rtl/>
              </w:rPr>
            </w:pPr>
            <w:r w:rsidRPr="00B95516">
              <w:rPr>
                <w:sz w:val="19"/>
                <w:szCs w:val="19"/>
              </w:rPr>
              <w:t>23,432,043</w:t>
            </w:r>
          </w:p>
        </w:tc>
        <w:tc>
          <w:tcPr>
            <w:tcW w:w="1350" w:type="dxa"/>
          </w:tcPr>
          <w:p w14:paraId="712726F4" w14:textId="23461559" w:rsidR="00EC63CC" w:rsidRPr="00B95516" w:rsidRDefault="00EC63CC" w:rsidP="00EC63CC">
            <w:pPr>
              <w:tabs>
                <w:tab w:val="decimal" w:pos="1060"/>
              </w:tabs>
              <w:ind w:right="-110"/>
              <w:rPr>
                <w:rFonts w:cs="Times New Roman"/>
                <w:sz w:val="19"/>
                <w:szCs w:val="19"/>
                <w:lang w:bidi="th-TH"/>
              </w:rPr>
            </w:pPr>
            <w:r w:rsidRPr="00B95516">
              <w:rPr>
                <w:color w:val="000000"/>
                <w:sz w:val="19"/>
                <w:szCs w:val="19"/>
              </w:rPr>
              <w:t>144,152</w:t>
            </w:r>
          </w:p>
        </w:tc>
      </w:tr>
      <w:tr w:rsidR="00EC63CC" w:rsidRPr="00AB5DFA" w14:paraId="4318C0DB" w14:textId="77777777">
        <w:tc>
          <w:tcPr>
            <w:tcW w:w="5157" w:type="dxa"/>
          </w:tcPr>
          <w:p w14:paraId="6D683819"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Utilities and services</w:t>
            </w:r>
          </w:p>
        </w:tc>
        <w:tc>
          <w:tcPr>
            <w:tcW w:w="1350" w:type="dxa"/>
          </w:tcPr>
          <w:p w14:paraId="523CFCFC" w14:textId="757252FF" w:rsidR="00EC63CC" w:rsidRPr="00B95516" w:rsidRDefault="00EC63CC" w:rsidP="00EC63CC">
            <w:pPr>
              <w:tabs>
                <w:tab w:val="decimal" w:pos="1150"/>
              </w:tabs>
              <w:ind w:left="70" w:right="-110"/>
              <w:rPr>
                <w:rFonts w:cs="Times New Roman"/>
                <w:sz w:val="19"/>
                <w:szCs w:val="19"/>
                <w:lang w:bidi="th-TH"/>
              </w:rPr>
            </w:pPr>
            <w:r w:rsidRPr="00B95516">
              <w:rPr>
                <w:sz w:val="19"/>
                <w:szCs w:val="19"/>
              </w:rPr>
              <w:t>20,094</w:t>
            </w:r>
          </w:p>
        </w:tc>
        <w:tc>
          <w:tcPr>
            <w:tcW w:w="1440" w:type="dxa"/>
          </w:tcPr>
          <w:p w14:paraId="08C22A97" w14:textId="30F8A008" w:rsidR="00EC63CC" w:rsidRPr="00B95516" w:rsidRDefault="00EC63CC" w:rsidP="00EC63CC">
            <w:pPr>
              <w:tabs>
                <w:tab w:val="decimal" w:pos="1150"/>
              </w:tabs>
              <w:ind w:right="-110"/>
              <w:rPr>
                <w:rFonts w:cs="Times New Roman"/>
                <w:sz w:val="19"/>
                <w:szCs w:val="19"/>
                <w:rtl/>
              </w:rPr>
            </w:pPr>
            <w:r w:rsidRPr="00B95516">
              <w:rPr>
                <w:sz w:val="19"/>
                <w:szCs w:val="19"/>
              </w:rPr>
              <w:t>22,990,263</w:t>
            </w:r>
          </w:p>
        </w:tc>
        <w:tc>
          <w:tcPr>
            <w:tcW w:w="1350" w:type="dxa"/>
          </w:tcPr>
          <w:p w14:paraId="1BE88A92" w14:textId="52ADC6C1" w:rsidR="00EC63CC" w:rsidRPr="00B95516" w:rsidRDefault="00EC63CC" w:rsidP="00EC63CC">
            <w:pPr>
              <w:tabs>
                <w:tab w:val="decimal" w:pos="1060"/>
              </w:tabs>
              <w:ind w:right="-110"/>
              <w:rPr>
                <w:rFonts w:cs="Times New Roman"/>
                <w:sz w:val="19"/>
                <w:szCs w:val="19"/>
                <w:lang w:bidi="th-TH"/>
              </w:rPr>
            </w:pPr>
            <w:r w:rsidRPr="00B95516">
              <w:rPr>
                <w:color w:val="000000"/>
                <w:sz w:val="19"/>
                <w:szCs w:val="19"/>
              </w:rPr>
              <w:t>79,322</w:t>
            </w:r>
          </w:p>
        </w:tc>
      </w:tr>
      <w:tr w:rsidR="00EC63CC" w:rsidRPr="00AB5DFA" w14:paraId="3A23AE0A" w14:textId="77777777">
        <w:tc>
          <w:tcPr>
            <w:tcW w:w="5157" w:type="dxa"/>
          </w:tcPr>
          <w:p w14:paraId="27AB65C8"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 xml:space="preserve">    Others</w:t>
            </w:r>
          </w:p>
        </w:tc>
        <w:tc>
          <w:tcPr>
            <w:tcW w:w="1350" w:type="dxa"/>
          </w:tcPr>
          <w:p w14:paraId="756C636C" w14:textId="786B1C94" w:rsidR="00EC63CC" w:rsidRPr="00B95516" w:rsidRDefault="00EC63CC" w:rsidP="00EC63CC">
            <w:pPr>
              <w:tabs>
                <w:tab w:val="decimal" w:pos="1150"/>
              </w:tabs>
              <w:ind w:left="70" w:right="-110"/>
              <w:rPr>
                <w:rFonts w:cs="Times New Roman"/>
                <w:sz w:val="19"/>
                <w:szCs w:val="19"/>
                <w:lang w:bidi="th-TH"/>
              </w:rPr>
            </w:pPr>
            <w:r w:rsidRPr="00B95516">
              <w:rPr>
                <w:sz w:val="19"/>
                <w:szCs w:val="19"/>
              </w:rPr>
              <w:t>-</w:t>
            </w:r>
          </w:p>
        </w:tc>
        <w:tc>
          <w:tcPr>
            <w:tcW w:w="1440" w:type="dxa"/>
          </w:tcPr>
          <w:p w14:paraId="5A2F2829" w14:textId="4D202DB8" w:rsidR="00EC63CC" w:rsidRPr="00B95516" w:rsidRDefault="00EC63CC" w:rsidP="00EC63CC">
            <w:pPr>
              <w:tabs>
                <w:tab w:val="decimal" w:pos="1150"/>
              </w:tabs>
              <w:ind w:right="-110"/>
              <w:rPr>
                <w:rFonts w:cs="Times New Roman"/>
                <w:sz w:val="19"/>
                <w:szCs w:val="19"/>
                <w:rtl/>
              </w:rPr>
            </w:pPr>
            <w:r w:rsidRPr="00B95516">
              <w:rPr>
                <w:sz w:val="19"/>
                <w:szCs w:val="19"/>
              </w:rPr>
              <w:t>888,362</w:t>
            </w:r>
          </w:p>
        </w:tc>
        <w:tc>
          <w:tcPr>
            <w:tcW w:w="1350" w:type="dxa"/>
          </w:tcPr>
          <w:p w14:paraId="5E248588" w14:textId="6FAEC8A1" w:rsidR="00EC63CC" w:rsidRPr="00B95516" w:rsidRDefault="00EC63CC" w:rsidP="00EC63CC">
            <w:pPr>
              <w:tabs>
                <w:tab w:val="decimal" w:pos="1060"/>
              </w:tabs>
              <w:ind w:right="-110"/>
              <w:rPr>
                <w:rFonts w:cs="Times New Roman"/>
                <w:sz w:val="19"/>
                <w:szCs w:val="19"/>
                <w:lang w:bidi="th-TH"/>
              </w:rPr>
            </w:pPr>
            <w:r w:rsidRPr="00B95516">
              <w:rPr>
                <w:color w:val="000000"/>
                <w:sz w:val="19"/>
                <w:szCs w:val="19"/>
              </w:rPr>
              <w:t>13</w:t>
            </w:r>
          </w:p>
        </w:tc>
      </w:tr>
      <w:tr w:rsidR="00EC63CC" w:rsidRPr="00AB5DFA" w14:paraId="293CEE23" w14:textId="77777777">
        <w:tc>
          <w:tcPr>
            <w:tcW w:w="5157" w:type="dxa"/>
          </w:tcPr>
          <w:p w14:paraId="05D8843D" w14:textId="77777777" w:rsidR="00EC63CC" w:rsidRPr="00B95516" w:rsidRDefault="00EC63CC" w:rsidP="00EC63CC">
            <w:pPr>
              <w:tabs>
                <w:tab w:val="left" w:pos="190"/>
                <w:tab w:val="left" w:pos="388"/>
              </w:tabs>
              <w:ind w:left="10" w:hanging="10"/>
              <w:rPr>
                <w:rFonts w:cs="Times New Roman"/>
                <w:i/>
                <w:iCs/>
                <w:sz w:val="19"/>
                <w:szCs w:val="19"/>
                <w:lang w:bidi="th-TH"/>
              </w:rPr>
            </w:pPr>
            <w:r w:rsidRPr="00B95516">
              <w:rPr>
                <w:rFonts w:cs="Times New Roman"/>
                <w:i/>
                <w:iCs/>
                <w:sz w:val="19"/>
                <w:szCs w:val="19"/>
                <w:lang w:bidi="th-TH"/>
              </w:rPr>
              <w:tab/>
              <w:t>Consumer loans</w:t>
            </w:r>
          </w:p>
        </w:tc>
        <w:tc>
          <w:tcPr>
            <w:tcW w:w="1350" w:type="dxa"/>
          </w:tcPr>
          <w:p w14:paraId="5E55BA07" w14:textId="77777777" w:rsidR="00EC63CC" w:rsidRPr="00B95516" w:rsidRDefault="00EC63CC" w:rsidP="00EC63CC">
            <w:pPr>
              <w:tabs>
                <w:tab w:val="decimal" w:pos="1150"/>
              </w:tabs>
              <w:ind w:left="70" w:right="-110"/>
              <w:rPr>
                <w:rFonts w:cs="Times New Roman"/>
                <w:sz w:val="19"/>
                <w:szCs w:val="19"/>
                <w:lang w:bidi="th-TH"/>
              </w:rPr>
            </w:pPr>
          </w:p>
        </w:tc>
        <w:tc>
          <w:tcPr>
            <w:tcW w:w="1440" w:type="dxa"/>
            <w:vAlign w:val="bottom"/>
          </w:tcPr>
          <w:p w14:paraId="19CE7C48" w14:textId="77777777" w:rsidR="00EC63CC" w:rsidRPr="00B95516" w:rsidRDefault="00EC63CC" w:rsidP="00EC63CC">
            <w:pPr>
              <w:tabs>
                <w:tab w:val="decimal" w:pos="1150"/>
              </w:tabs>
              <w:ind w:right="-110"/>
              <w:rPr>
                <w:rFonts w:cs="Times New Roman"/>
                <w:sz w:val="19"/>
                <w:szCs w:val="19"/>
                <w:rtl/>
              </w:rPr>
            </w:pPr>
          </w:p>
        </w:tc>
        <w:tc>
          <w:tcPr>
            <w:tcW w:w="1350" w:type="dxa"/>
          </w:tcPr>
          <w:p w14:paraId="2182928D" w14:textId="77777777" w:rsidR="00EC63CC" w:rsidRPr="00B95516" w:rsidRDefault="00EC63CC" w:rsidP="00EC63CC">
            <w:pPr>
              <w:tabs>
                <w:tab w:val="decimal" w:pos="1060"/>
              </w:tabs>
              <w:ind w:right="-110"/>
              <w:rPr>
                <w:rFonts w:cs="Times New Roman"/>
                <w:sz w:val="19"/>
                <w:szCs w:val="19"/>
                <w:lang w:bidi="th-TH"/>
              </w:rPr>
            </w:pPr>
          </w:p>
        </w:tc>
      </w:tr>
      <w:tr w:rsidR="00EC63CC" w:rsidRPr="00AB5DFA" w14:paraId="51356B72" w14:textId="77777777">
        <w:tc>
          <w:tcPr>
            <w:tcW w:w="5157" w:type="dxa"/>
          </w:tcPr>
          <w:p w14:paraId="2188700F"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Housing loans</w:t>
            </w:r>
          </w:p>
        </w:tc>
        <w:tc>
          <w:tcPr>
            <w:tcW w:w="1350" w:type="dxa"/>
          </w:tcPr>
          <w:p w14:paraId="0A3FC3E6" w14:textId="40345B78" w:rsidR="00EC63CC" w:rsidRPr="00B95516" w:rsidRDefault="00EC63CC" w:rsidP="00EC63CC">
            <w:pPr>
              <w:tabs>
                <w:tab w:val="decimal" w:pos="1150"/>
              </w:tabs>
              <w:ind w:left="70" w:right="-110"/>
              <w:rPr>
                <w:rFonts w:cs="Times New Roman"/>
                <w:sz w:val="19"/>
                <w:szCs w:val="19"/>
                <w:lang w:bidi="th-TH"/>
              </w:rPr>
            </w:pPr>
            <w:r w:rsidRPr="00B95516">
              <w:rPr>
                <w:sz w:val="19"/>
                <w:szCs w:val="19"/>
              </w:rPr>
              <w:t>-</w:t>
            </w:r>
          </w:p>
        </w:tc>
        <w:tc>
          <w:tcPr>
            <w:tcW w:w="1440" w:type="dxa"/>
          </w:tcPr>
          <w:p w14:paraId="4B4AF6DE" w14:textId="6686CB60" w:rsidR="00EC63CC" w:rsidRPr="00B95516" w:rsidRDefault="00EC63CC" w:rsidP="00EC63CC">
            <w:pPr>
              <w:tabs>
                <w:tab w:val="decimal" w:pos="1150"/>
              </w:tabs>
              <w:ind w:right="-110"/>
              <w:rPr>
                <w:rFonts w:cs="Times New Roman"/>
                <w:sz w:val="19"/>
                <w:szCs w:val="19"/>
                <w:rtl/>
              </w:rPr>
            </w:pPr>
            <w:r w:rsidRPr="00B95516">
              <w:rPr>
                <w:sz w:val="19"/>
                <w:szCs w:val="19"/>
              </w:rPr>
              <w:t>12,334,478</w:t>
            </w:r>
          </w:p>
        </w:tc>
        <w:tc>
          <w:tcPr>
            <w:tcW w:w="1350" w:type="dxa"/>
          </w:tcPr>
          <w:p w14:paraId="15ED71DA" w14:textId="1F53C59F" w:rsidR="00EC63CC" w:rsidRPr="00B95516" w:rsidRDefault="00EC63CC" w:rsidP="00EC63CC">
            <w:pPr>
              <w:tabs>
                <w:tab w:val="decimal" w:pos="1060"/>
              </w:tabs>
              <w:ind w:right="-110"/>
              <w:rPr>
                <w:rFonts w:cs="Times New Roman"/>
                <w:sz w:val="19"/>
                <w:szCs w:val="19"/>
                <w:lang w:bidi="th-TH"/>
              </w:rPr>
            </w:pPr>
            <w:r w:rsidRPr="00B95516">
              <w:rPr>
                <w:color w:val="000000"/>
                <w:sz w:val="19"/>
                <w:szCs w:val="19"/>
              </w:rPr>
              <w:t>2,951</w:t>
            </w:r>
          </w:p>
        </w:tc>
      </w:tr>
      <w:tr w:rsidR="00EC63CC" w:rsidRPr="00AB5DFA" w14:paraId="489B0A77" w14:textId="77777777">
        <w:tc>
          <w:tcPr>
            <w:tcW w:w="5157" w:type="dxa"/>
          </w:tcPr>
          <w:p w14:paraId="0967D78C" w14:textId="77777777" w:rsidR="00EC63CC" w:rsidRPr="00B95516" w:rsidRDefault="00EC63CC" w:rsidP="00EC63CC">
            <w:pPr>
              <w:tabs>
                <w:tab w:val="left" w:pos="190"/>
                <w:tab w:val="left" w:pos="388"/>
              </w:tabs>
              <w:ind w:left="10" w:hanging="10"/>
              <w:rPr>
                <w:rFonts w:cs="Times New Roman"/>
                <w:sz w:val="19"/>
                <w:szCs w:val="19"/>
                <w:lang w:bidi="th-TH"/>
              </w:rPr>
            </w:pPr>
            <w:r w:rsidRPr="00B95516">
              <w:rPr>
                <w:rFonts w:cs="Times New Roman"/>
                <w:sz w:val="19"/>
                <w:szCs w:val="19"/>
                <w:lang w:bidi="th-TH"/>
              </w:rPr>
              <w:tab/>
            </w:r>
            <w:r w:rsidRPr="00B95516">
              <w:rPr>
                <w:rFonts w:cs="Times New Roman"/>
                <w:sz w:val="19"/>
                <w:szCs w:val="19"/>
                <w:lang w:bidi="th-TH"/>
              </w:rPr>
              <w:tab/>
              <w:t>Other lending</w:t>
            </w:r>
          </w:p>
        </w:tc>
        <w:tc>
          <w:tcPr>
            <w:tcW w:w="1350" w:type="dxa"/>
          </w:tcPr>
          <w:p w14:paraId="6FC4D53F" w14:textId="33A5CE41" w:rsidR="00EC63CC" w:rsidRPr="00B95516" w:rsidRDefault="00EC63CC" w:rsidP="00EC63CC">
            <w:pPr>
              <w:tabs>
                <w:tab w:val="decimal" w:pos="1150"/>
              </w:tabs>
              <w:ind w:left="70" w:right="-110"/>
              <w:rPr>
                <w:rFonts w:cs="Times New Roman"/>
                <w:sz w:val="19"/>
                <w:szCs w:val="19"/>
                <w:lang w:bidi="th-TH"/>
              </w:rPr>
            </w:pPr>
            <w:r w:rsidRPr="00B95516">
              <w:rPr>
                <w:sz w:val="19"/>
                <w:szCs w:val="19"/>
              </w:rPr>
              <w:t>-</w:t>
            </w:r>
          </w:p>
        </w:tc>
        <w:tc>
          <w:tcPr>
            <w:tcW w:w="1440" w:type="dxa"/>
          </w:tcPr>
          <w:p w14:paraId="6D35C559" w14:textId="5C35126A" w:rsidR="00EC63CC" w:rsidRPr="00B95516" w:rsidRDefault="00EC63CC" w:rsidP="00EC63CC">
            <w:pPr>
              <w:tabs>
                <w:tab w:val="decimal" w:pos="1150"/>
              </w:tabs>
              <w:ind w:right="-110"/>
              <w:rPr>
                <w:rFonts w:cs="Times New Roman"/>
                <w:sz w:val="19"/>
                <w:szCs w:val="19"/>
                <w:rtl/>
              </w:rPr>
            </w:pPr>
            <w:r w:rsidRPr="00B95516">
              <w:rPr>
                <w:sz w:val="19"/>
                <w:szCs w:val="19"/>
              </w:rPr>
              <w:t>20,982,086</w:t>
            </w:r>
          </w:p>
        </w:tc>
        <w:tc>
          <w:tcPr>
            <w:tcW w:w="1350" w:type="dxa"/>
          </w:tcPr>
          <w:p w14:paraId="42E0E416" w14:textId="6BD1256C" w:rsidR="00EC63CC" w:rsidRPr="00B95516" w:rsidRDefault="00EC63CC" w:rsidP="00EC63CC">
            <w:pPr>
              <w:tabs>
                <w:tab w:val="decimal" w:pos="1060"/>
              </w:tabs>
              <w:ind w:right="-110"/>
              <w:rPr>
                <w:rFonts w:cs="Times New Roman"/>
                <w:sz w:val="19"/>
                <w:szCs w:val="19"/>
                <w:lang w:bidi="th-TH"/>
              </w:rPr>
            </w:pPr>
            <w:r w:rsidRPr="00B95516">
              <w:rPr>
                <w:color w:val="000000"/>
                <w:sz w:val="19"/>
                <w:szCs w:val="19"/>
              </w:rPr>
              <w:t>312</w:t>
            </w:r>
          </w:p>
        </w:tc>
      </w:tr>
      <w:tr w:rsidR="00EC63CC" w:rsidRPr="00AB5DFA" w14:paraId="7F0AFA2F" w14:textId="77777777">
        <w:tc>
          <w:tcPr>
            <w:tcW w:w="5157" w:type="dxa"/>
          </w:tcPr>
          <w:p w14:paraId="7EED5556" w14:textId="77777777" w:rsidR="00EC63CC" w:rsidRPr="00B95516" w:rsidRDefault="00EC63CC" w:rsidP="00EC63CC">
            <w:pPr>
              <w:tabs>
                <w:tab w:val="left" w:pos="190"/>
                <w:tab w:val="left" w:pos="388"/>
              </w:tabs>
              <w:ind w:left="10" w:hanging="10"/>
              <w:rPr>
                <w:rFonts w:cs="Times New Roman"/>
                <w:b/>
                <w:bCs/>
                <w:sz w:val="19"/>
                <w:szCs w:val="19"/>
                <w:lang w:bidi="th-TH"/>
              </w:rPr>
            </w:pPr>
            <w:r w:rsidRPr="00B95516">
              <w:rPr>
                <w:rFonts w:cs="Times New Roman"/>
                <w:b/>
                <w:bCs/>
                <w:sz w:val="19"/>
                <w:szCs w:val="19"/>
                <w:lang w:bidi="th-TH"/>
              </w:rPr>
              <w:t>Total</w:t>
            </w:r>
          </w:p>
        </w:tc>
        <w:tc>
          <w:tcPr>
            <w:tcW w:w="1350" w:type="dxa"/>
          </w:tcPr>
          <w:p w14:paraId="71EFC9D6" w14:textId="5F06ED7E" w:rsidR="00EC63CC" w:rsidRPr="00B95516" w:rsidRDefault="00EC63CC" w:rsidP="00EC63CC">
            <w:pPr>
              <w:pBdr>
                <w:top w:val="single" w:sz="4" w:space="1" w:color="auto"/>
                <w:bottom w:val="double" w:sz="4" w:space="1" w:color="auto"/>
              </w:pBdr>
              <w:tabs>
                <w:tab w:val="decimal" w:pos="1150"/>
              </w:tabs>
              <w:ind w:right="-110"/>
              <w:rPr>
                <w:rFonts w:cs="Times New Roman"/>
                <w:b/>
                <w:bCs/>
                <w:sz w:val="19"/>
                <w:szCs w:val="19"/>
                <w:lang w:bidi="th-TH"/>
              </w:rPr>
            </w:pPr>
            <w:r w:rsidRPr="00B95516">
              <w:rPr>
                <w:b/>
                <w:bCs/>
                <w:sz w:val="19"/>
                <w:szCs w:val="19"/>
              </w:rPr>
              <w:t>2,151,460</w:t>
            </w:r>
          </w:p>
        </w:tc>
        <w:tc>
          <w:tcPr>
            <w:tcW w:w="1440" w:type="dxa"/>
            <w:vAlign w:val="bottom"/>
          </w:tcPr>
          <w:p w14:paraId="171F11DA" w14:textId="7B1065F7" w:rsidR="00EC63CC" w:rsidRPr="00B95516" w:rsidRDefault="00EC63CC" w:rsidP="00EC63CC">
            <w:pPr>
              <w:pBdr>
                <w:top w:val="single" w:sz="4" w:space="1" w:color="auto"/>
                <w:bottom w:val="double" w:sz="4" w:space="1" w:color="auto"/>
              </w:pBdr>
              <w:tabs>
                <w:tab w:val="decimal" w:pos="1150"/>
              </w:tabs>
              <w:ind w:right="-110"/>
              <w:rPr>
                <w:rFonts w:cs="Times New Roman"/>
                <w:b/>
                <w:bCs/>
                <w:sz w:val="19"/>
                <w:szCs w:val="19"/>
                <w:rtl/>
              </w:rPr>
            </w:pPr>
            <w:r w:rsidRPr="00B95516">
              <w:rPr>
                <w:b/>
                <w:bCs/>
                <w:sz w:val="19"/>
                <w:szCs w:val="19"/>
              </w:rPr>
              <w:t>170,470,381</w:t>
            </w:r>
          </w:p>
        </w:tc>
        <w:tc>
          <w:tcPr>
            <w:tcW w:w="1350" w:type="dxa"/>
          </w:tcPr>
          <w:p w14:paraId="1DFC9C75" w14:textId="51959712" w:rsidR="00EC63CC" w:rsidRPr="00B95516" w:rsidRDefault="00EC63CC" w:rsidP="00EC63CC">
            <w:pPr>
              <w:pBdr>
                <w:top w:val="single" w:sz="4" w:space="1" w:color="auto"/>
                <w:bottom w:val="double" w:sz="4" w:space="1" w:color="auto"/>
              </w:pBdr>
              <w:tabs>
                <w:tab w:val="decimal" w:pos="1060"/>
              </w:tabs>
              <w:ind w:right="-110"/>
              <w:rPr>
                <w:rFonts w:cs="Times New Roman"/>
                <w:b/>
                <w:bCs/>
                <w:sz w:val="19"/>
                <w:szCs w:val="19"/>
                <w:lang w:bidi="th-TH"/>
              </w:rPr>
            </w:pPr>
            <w:r w:rsidRPr="00B95516">
              <w:rPr>
                <w:b/>
                <w:bCs/>
                <w:color w:val="000000"/>
                <w:sz w:val="19"/>
                <w:szCs w:val="19"/>
              </w:rPr>
              <w:t>451,697</w:t>
            </w:r>
          </w:p>
        </w:tc>
      </w:tr>
    </w:tbl>
    <w:p w14:paraId="12CFC654" w14:textId="77777777" w:rsidR="00F24EAF" w:rsidRDefault="00F24EAF" w:rsidP="00F24EAF">
      <w:pPr>
        <w:rPr>
          <w:rFonts w:cs="Times New Roman"/>
        </w:rPr>
      </w:pPr>
    </w:p>
    <w:p w14:paraId="4371D394" w14:textId="00CEB4E7" w:rsidR="00FA3A88" w:rsidRPr="00B95516" w:rsidRDefault="00FA3A88" w:rsidP="00BD2289">
      <w:pPr>
        <w:ind w:left="540"/>
        <w:jc w:val="thaiDistribute"/>
        <w:rPr>
          <w:rFonts w:cs="Times New Roman"/>
          <w:b/>
          <w:bCs/>
          <w:i/>
          <w:iCs/>
          <w:sz w:val="19"/>
          <w:szCs w:val="19"/>
        </w:rPr>
      </w:pPr>
      <w:r w:rsidRPr="00B95516">
        <w:rPr>
          <w:rFonts w:cs="Times New Roman"/>
          <w:color w:val="000000"/>
          <w:sz w:val="19"/>
          <w:szCs w:val="19"/>
          <w:vertAlign w:val="superscript"/>
          <w:lang w:bidi="th-TH"/>
        </w:rPr>
        <w:t xml:space="preserve">*        </w:t>
      </w:r>
      <w:r w:rsidRPr="00B95516">
        <w:rPr>
          <w:rFonts w:cs="Times New Roman"/>
          <w:color w:val="000000"/>
          <w:sz w:val="19"/>
          <w:szCs w:val="19"/>
          <w:lang w:bidi="th-TH"/>
        </w:rPr>
        <w:t>Gross carrying amount</w:t>
      </w:r>
    </w:p>
    <w:p w14:paraId="41A477A1" w14:textId="77777777" w:rsidR="00C31A7B" w:rsidRDefault="00C31A7B" w:rsidP="00BD2289">
      <w:pPr>
        <w:ind w:left="540"/>
        <w:jc w:val="thaiDistribute"/>
        <w:rPr>
          <w:rFonts w:cs="Times New Roman"/>
          <w:b/>
          <w:bCs/>
          <w:i/>
          <w:iCs/>
          <w:szCs w:val="22"/>
        </w:rPr>
      </w:pPr>
    </w:p>
    <w:p w14:paraId="538F2D79" w14:textId="0B83280F" w:rsidR="00BD2289" w:rsidRPr="00C31A7B" w:rsidRDefault="00BD2289" w:rsidP="00BD2289">
      <w:pPr>
        <w:ind w:left="540"/>
        <w:jc w:val="thaiDistribute"/>
        <w:rPr>
          <w:rFonts w:eastAsia="AngsanaNew" w:cs="Times New Roman"/>
          <w:b/>
          <w:bCs/>
          <w:i/>
          <w:iCs/>
          <w:szCs w:val="22"/>
          <w:lang w:eastAsia="en-GB"/>
        </w:rPr>
      </w:pPr>
      <w:r w:rsidRPr="00C31A7B">
        <w:rPr>
          <w:rFonts w:cs="Times New Roman"/>
          <w:b/>
          <w:bCs/>
          <w:i/>
          <w:iCs/>
          <w:szCs w:val="22"/>
        </w:rPr>
        <w:t>Information related to ECL</w:t>
      </w:r>
    </w:p>
    <w:p w14:paraId="0EE3950E" w14:textId="77777777" w:rsidR="005C4CE4" w:rsidRPr="00C31A7B" w:rsidRDefault="005C4CE4" w:rsidP="00BD2289">
      <w:pPr>
        <w:ind w:left="540"/>
        <w:jc w:val="thaiDistribute"/>
        <w:rPr>
          <w:rFonts w:cs="Times New Roman"/>
          <w:i/>
          <w:iCs/>
          <w:szCs w:val="22"/>
        </w:rPr>
      </w:pPr>
    </w:p>
    <w:p w14:paraId="352AFC0D" w14:textId="77777777" w:rsidR="002C4F00" w:rsidRPr="00C31A7B" w:rsidRDefault="002C4F00" w:rsidP="002C4F00">
      <w:pPr>
        <w:tabs>
          <w:tab w:val="left" w:pos="540"/>
          <w:tab w:val="left" w:pos="720"/>
        </w:tabs>
        <w:ind w:left="540"/>
        <w:jc w:val="thaiDistribute"/>
        <w:rPr>
          <w:rFonts w:cs="Times New Roman"/>
          <w:i/>
          <w:iCs/>
          <w:szCs w:val="22"/>
        </w:rPr>
      </w:pPr>
      <w:r w:rsidRPr="00C31A7B">
        <w:rPr>
          <w:rFonts w:cs="Times New Roman"/>
          <w:i/>
          <w:iCs/>
          <w:szCs w:val="22"/>
        </w:rPr>
        <w:t>Significant increase in credit risk (SICR)</w:t>
      </w:r>
    </w:p>
    <w:p w14:paraId="4D145BA2" w14:textId="77777777" w:rsidR="002C4F00" w:rsidRPr="00C31A7B" w:rsidRDefault="002C4F00" w:rsidP="002C4F00">
      <w:pPr>
        <w:tabs>
          <w:tab w:val="left" w:pos="540"/>
          <w:tab w:val="left" w:pos="720"/>
        </w:tabs>
        <w:ind w:left="540"/>
        <w:jc w:val="thaiDistribute"/>
        <w:rPr>
          <w:rFonts w:cs="Times New Roman"/>
          <w:szCs w:val="22"/>
        </w:rPr>
      </w:pPr>
    </w:p>
    <w:p w14:paraId="210C38AF" w14:textId="7F698D14" w:rsidR="002C4F00" w:rsidRPr="0012708E" w:rsidRDefault="002C4F00" w:rsidP="002C4F00">
      <w:pPr>
        <w:tabs>
          <w:tab w:val="left" w:pos="540"/>
          <w:tab w:val="left" w:pos="720"/>
        </w:tabs>
        <w:ind w:left="540"/>
        <w:jc w:val="thaiDistribute"/>
        <w:rPr>
          <w:rFonts w:cs="Times New Roman"/>
          <w:szCs w:val="22"/>
        </w:rPr>
      </w:pPr>
      <w:r w:rsidRPr="00C31A7B">
        <w:rPr>
          <w:rFonts w:cs="Times New Roman"/>
          <w:spacing w:val="-2"/>
          <w:szCs w:val="22"/>
        </w:rPr>
        <w:t>When determining whether the probability of default on a financial instrument has increased significantly</w:t>
      </w:r>
      <w:r w:rsidRPr="00C31A7B">
        <w:rPr>
          <w:rFonts w:cs="Times New Roman"/>
          <w:szCs w:val="22"/>
        </w:rPr>
        <w:t xml:space="preserve"> since initial recognition, the Group considers reasonable and supportable information that is relevant and available without undue cost or effort. This includes both </w:t>
      </w:r>
      <w:r w:rsidR="00304027" w:rsidRPr="00C31A7B">
        <w:rPr>
          <w:rFonts w:cs="Times New Roman"/>
          <w:szCs w:val="22"/>
        </w:rPr>
        <w:t xml:space="preserve">qualitative </w:t>
      </w:r>
      <w:r w:rsidRPr="00C31A7B">
        <w:rPr>
          <w:rFonts w:cs="Times New Roman"/>
          <w:szCs w:val="22"/>
        </w:rPr>
        <w:t xml:space="preserve">and </w:t>
      </w:r>
      <w:r w:rsidR="00304027" w:rsidRPr="00C31A7B">
        <w:rPr>
          <w:rFonts w:cs="Times New Roman"/>
          <w:szCs w:val="22"/>
        </w:rPr>
        <w:t xml:space="preserve">quantitative </w:t>
      </w:r>
      <w:r w:rsidRPr="00C31A7B">
        <w:rPr>
          <w:rFonts w:cs="Times New Roman"/>
          <w:szCs w:val="22"/>
        </w:rPr>
        <w:t>information</w:t>
      </w:r>
      <w:r w:rsidRPr="0012708E">
        <w:rPr>
          <w:rFonts w:cs="Times New Roman"/>
          <w:szCs w:val="22"/>
        </w:rPr>
        <w:t xml:space="preserve"> and analysis, based on the Group’s historical experience and expert credit assessment and including forward-looking information. </w:t>
      </w:r>
    </w:p>
    <w:p w14:paraId="264AAE4F" w14:textId="77777777" w:rsidR="00C31A7B" w:rsidRDefault="00C31A7B" w:rsidP="00766701">
      <w:pPr>
        <w:ind w:left="540"/>
        <w:jc w:val="thaiDistribute"/>
        <w:rPr>
          <w:rFonts w:cs="Times New Roman"/>
          <w:i/>
          <w:iCs/>
          <w:szCs w:val="22"/>
        </w:rPr>
      </w:pPr>
    </w:p>
    <w:p w14:paraId="721DFE99" w14:textId="1826DF21" w:rsidR="00BD2289" w:rsidRPr="0012708E" w:rsidRDefault="00BD2289" w:rsidP="00766701">
      <w:pPr>
        <w:ind w:left="540"/>
        <w:jc w:val="thaiDistribute"/>
        <w:rPr>
          <w:rFonts w:cs="Times New Roman"/>
          <w:i/>
          <w:iCs/>
          <w:color w:val="0000FF"/>
          <w:szCs w:val="22"/>
          <w:shd w:val="clear" w:color="auto" w:fill="D9D9D9" w:themeFill="background1" w:themeFillShade="D9"/>
        </w:rPr>
      </w:pPr>
      <w:r w:rsidRPr="0012708E">
        <w:rPr>
          <w:rFonts w:cs="Times New Roman"/>
          <w:i/>
          <w:iCs/>
          <w:szCs w:val="22"/>
        </w:rPr>
        <w:t xml:space="preserve">Definition of default </w:t>
      </w:r>
    </w:p>
    <w:p w14:paraId="220FF0C8" w14:textId="77777777" w:rsidR="00C31A7B" w:rsidRDefault="00C31A7B" w:rsidP="00766701">
      <w:pPr>
        <w:ind w:left="540"/>
        <w:jc w:val="thaiDistribute"/>
        <w:rPr>
          <w:rFonts w:cs="Times New Roman"/>
          <w:color w:val="000000"/>
          <w:szCs w:val="22"/>
        </w:rPr>
      </w:pPr>
    </w:p>
    <w:p w14:paraId="09F1517B" w14:textId="1A0DE4D1" w:rsidR="008B387A" w:rsidRPr="0012708E" w:rsidRDefault="00BD2289" w:rsidP="00766701">
      <w:pPr>
        <w:ind w:left="540"/>
        <w:jc w:val="thaiDistribute"/>
        <w:rPr>
          <w:rFonts w:cs="Times New Roman"/>
          <w:color w:val="000000"/>
          <w:szCs w:val="22"/>
        </w:rPr>
      </w:pPr>
      <w:r w:rsidRPr="0012708E">
        <w:rPr>
          <w:rFonts w:cs="Times New Roman"/>
          <w:color w:val="000000"/>
          <w:szCs w:val="22"/>
        </w:rPr>
        <w:t>The Group considers a financial asset to be in default when</w:t>
      </w:r>
      <w:r w:rsidR="00232F2A" w:rsidRPr="0012708E">
        <w:rPr>
          <w:rFonts w:cs="Times New Roman"/>
          <w:color w:val="000000"/>
          <w:szCs w:val="22"/>
        </w:rPr>
        <w:t xml:space="preserve"> </w:t>
      </w:r>
      <w:r w:rsidRPr="0012708E">
        <w:rPr>
          <w:rFonts w:cs="Times New Roman"/>
          <w:szCs w:val="22"/>
        </w:rPr>
        <w:t xml:space="preserve">the borrower is unlikely to pay its credit obligations to the Group in full, without recourse by the Group to actions such as realising security </w:t>
      </w:r>
      <w:r w:rsidR="00232F2A" w:rsidRPr="0012708E">
        <w:rPr>
          <w:rFonts w:cs="Times New Roman"/>
          <w:szCs w:val="22"/>
        </w:rPr>
        <w:br/>
      </w:r>
      <w:r w:rsidRPr="0012708E">
        <w:rPr>
          <w:rFonts w:cs="Times New Roman"/>
          <w:szCs w:val="22"/>
        </w:rPr>
        <w:t>(if any is held</w:t>
      </w:r>
      <w:r w:rsidR="00232F2A" w:rsidRPr="0012708E">
        <w:rPr>
          <w:rFonts w:cs="Times New Roman"/>
          <w:szCs w:val="22"/>
        </w:rPr>
        <w:t>)</w:t>
      </w:r>
      <w:r w:rsidR="0072348F" w:rsidRPr="0012708E">
        <w:rPr>
          <w:rFonts w:cs="Times New Roman"/>
          <w:szCs w:val="22"/>
        </w:rPr>
        <w:t>.</w:t>
      </w:r>
    </w:p>
    <w:p w14:paraId="7E4E4E26" w14:textId="537B5874" w:rsidR="00BA1370" w:rsidRPr="00B95516" w:rsidRDefault="00BA1370" w:rsidP="00B95516">
      <w:pPr>
        <w:ind w:left="540"/>
        <w:jc w:val="thaiDistribute"/>
        <w:rPr>
          <w:rFonts w:cs="Times New Roman"/>
          <w:sz w:val="20"/>
        </w:rPr>
      </w:pPr>
    </w:p>
    <w:p w14:paraId="3FEA920A" w14:textId="188D42F4" w:rsidR="00BD2289" w:rsidRPr="0012708E" w:rsidRDefault="00BD2289" w:rsidP="00BA1370">
      <w:pPr>
        <w:ind w:left="540"/>
        <w:jc w:val="thaiDistribute"/>
        <w:rPr>
          <w:rFonts w:cs="Times New Roman"/>
          <w:color w:val="000000"/>
          <w:szCs w:val="22"/>
        </w:rPr>
      </w:pPr>
      <w:r w:rsidRPr="0012708E">
        <w:rPr>
          <w:rFonts w:cs="Times New Roman"/>
          <w:color w:val="000000"/>
          <w:szCs w:val="22"/>
        </w:rPr>
        <w:t>In assessing whether a borrower is in default, the Group considers indicators that are:</w:t>
      </w:r>
    </w:p>
    <w:p w14:paraId="6D9DBCA3" w14:textId="77777777" w:rsidR="00F94E40" w:rsidRPr="0093239C" w:rsidRDefault="00F94E40" w:rsidP="00BA1370">
      <w:pPr>
        <w:ind w:left="520"/>
        <w:jc w:val="both"/>
        <w:rPr>
          <w:rFonts w:cs="Times New Roman"/>
          <w:color w:val="000000"/>
          <w:sz w:val="20"/>
        </w:rPr>
      </w:pPr>
    </w:p>
    <w:p w14:paraId="03E37868" w14:textId="42E4E3B3" w:rsidR="001C2DE0" w:rsidRPr="0012708E" w:rsidRDefault="001C2DE0" w:rsidP="0093239C">
      <w:pPr>
        <w:pStyle w:val="Default"/>
        <w:numPr>
          <w:ilvl w:val="0"/>
          <w:numId w:val="29"/>
        </w:numPr>
        <w:ind w:left="720" w:hanging="180"/>
        <w:jc w:val="both"/>
        <w:rPr>
          <w:rFonts w:ascii="Times New Roman" w:hAnsi="Times New Roman" w:cs="Times New Roman"/>
          <w:szCs w:val="22"/>
        </w:rPr>
      </w:pPr>
      <w:r w:rsidRPr="0012708E">
        <w:rPr>
          <w:rFonts w:ascii="Times New Roman" w:hAnsi="Times New Roman" w:cs="Times New Roman"/>
          <w:sz w:val="22"/>
          <w:szCs w:val="22"/>
          <w:lang w:val="en-GB"/>
        </w:rPr>
        <w:t>quantitative: e.g., the borrower is more than 90 days or 3 months past due on any material credit obligation to the Group. Overdrafts are considered as being past due once the customer has breached an advised limit or been advised of a limit smaller than the current amount outstanding</w:t>
      </w:r>
      <w:r w:rsidR="00F210FD" w:rsidRPr="0012708E">
        <w:rPr>
          <w:rFonts w:ascii="Times New Roman" w:hAnsi="Times New Roman" w:cs="Times New Roman"/>
          <w:sz w:val="22"/>
          <w:szCs w:val="22"/>
          <w:lang w:val="en-GB"/>
        </w:rPr>
        <w:t>;</w:t>
      </w:r>
    </w:p>
    <w:p w14:paraId="24F165F2" w14:textId="45B979AD" w:rsidR="00BD2289" w:rsidRPr="00C31A7B" w:rsidRDefault="00BD2289" w:rsidP="0093239C">
      <w:pPr>
        <w:pStyle w:val="Default"/>
        <w:numPr>
          <w:ilvl w:val="0"/>
          <w:numId w:val="29"/>
        </w:numPr>
        <w:ind w:left="720" w:hanging="180"/>
        <w:jc w:val="both"/>
        <w:rPr>
          <w:rFonts w:ascii="Times New Roman" w:hAnsi="Times New Roman" w:cs="Times New Roman"/>
          <w:sz w:val="22"/>
          <w:szCs w:val="22"/>
          <w:lang w:val="en-GB"/>
        </w:rPr>
      </w:pPr>
      <w:r w:rsidRPr="00C31A7B">
        <w:rPr>
          <w:rFonts w:ascii="Times New Roman" w:hAnsi="Times New Roman" w:cs="Times New Roman"/>
          <w:sz w:val="22"/>
          <w:szCs w:val="22"/>
          <w:lang w:val="en-GB"/>
        </w:rPr>
        <w:t xml:space="preserve">qualitative: </w:t>
      </w:r>
      <w:r w:rsidR="00232F2A" w:rsidRPr="00C31A7B">
        <w:rPr>
          <w:rFonts w:ascii="Times New Roman" w:hAnsi="Times New Roman" w:cs="Times New Roman"/>
          <w:sz w:val="22"/>
          <w:szCs w:val="22"/>
          <w:lang w:val="en-GB"/>
        </w:rPr>
        <w:t>e.g.,</w:t>
      </w:r>
      <w:r w:rsidRPr="00C31A7B">
        <w:rPr>
          <w:rFonts w:ascii="Times New Roman" w:hAnsi="Times New Roman" w:cs="Times New Roman"/>
          <w:sz w:val="22"/>
          <w:szCs w:val="22"/>
          <w:lang w:val="en-GB"/>
        </w:rPr>
        <w:t xml:space="preserve"> </w:t>
      </w:r>
      <w:r w:rsidR="002041A5" w:rsidRPr="00C31A7B">
        <w:rPr>
          <w:rFonts w:ascii="Times New Roman" w:hAnsi="Times New Roman" w:cs="Times New Roman"/>
          <w:sz w:val="22"/>
          <w:szCs w:val="22"/>
          <w:lang w:val="en-GB"/>
        </w:rPr>
        <w:t>it is becoming probable that the borrower will restructure the asset as a result of bankruptcy due to the borrower’s inability to pay its credit obligations</w:t>
      </w:r>
      <w:r w:rsidR="00F210FD" w:rsidRPr="00C31A7B">
        <w:rPr>
          <w:rFonts w:ascii="Times New Roman" w:hAnsi="Times New Roman" w:cs="Times New Roman"/>
          <w:sz w:val="22"/>
          <w:szCs w:val="22"/>
          <w:lang w:val="en-GB"/>
        </w:rPr>
        <w:t>.</w:t>
      </w:r>
    </w:p>
    <w:p w14:paraId="350DA242" w14:textId="77777777" w:rsidR="00232F2A" w:rsidRPr="00C31A7B" w:rsidRDefault="00232F2A" w:rsidP="00B95516">
      <w:pPr>
        <w:ind w:left="540"/>
        <w:jc w:val="thaiDistribute"/>
        <w:rPr>
          <w:rFonts w:cs="Times New Roman"/>
          <w:szCs w:val="22"/>
        </w:rPr>
      </w:pPr>
    </w:p>
    <w:p w14:paraId="46C7F6A9" w14:textId="77777777" w:rsidR="00BD2289" w:rsidRPr="00C31A7B" w:rsidRDefault="00BD2289" w:rsidP="0093239C">
      <w:pPr>
        <w:pStyle w:val="Pa4"/>
        <w:spacing w:line="240" w:lineRule="auto"/>
        <w:ind w:left="518"/>
        <w:jc w:val="thaiDistribute"/>
        <w:rPr>
          <w:rFonts w:ascii="Times New Roman" w:hAnsi="Times New Roman" w:cs="Times New Roman"/>
          <w:color w:val="000000"/>
          <w:sz w:val="22"/>
          <w:szCs w:val="22"/>
          <w:lang w:val="en-GB"/>
        </w:rPr>
      </w:pPr>
      <w:r w:rsidRPr="00C31A7B">
        <w:rPr>
          <w:rFonts w:ascii="Times New Roman" w:eastAsia="Times New Roman" w:hAnsi="Times New Roman" w:cs="Times New Roman"/>
          <w:color w:val="000000"/>
          <w:sz w:val="22"/>
          <w:szCs w:val="22"/>
          <w:lang w:val="en-GB"/>
        </w:rPr>
        <w:t>Inputs into the assessment of whether a financial instrument is in default and their significance may vary over time to reflect changes in circumstances. The definition of default applied by the Group largely aligns with the BoT criteria.</w:t>
      </w:r>
    </w:p>
    <w:p w14:paraId="12F4D640" w14:textId="3679D907" w:rsidR="008F71A9" w:rsidRPr="00BA1370" w:rsidRDefault="008F71A9" w:rsidP="00BA1370">
      <w:pPr>
        <w:ind w:left="520"/>
        <w:jc w:val="both"/>
        <w:rPr>
          <w:rFonts w:eastAsia="MS Mincho" w:cs="Times New Roman"/>
          <w:color w:val="000000"/>
          <w:sz w:val="20"/>
        </w:rPr>
      </w:pPr>
    </w:p>
    <w:p w14:paraId="647157A1" w14:textId="77777777" w:rsidR="00C31A7B" w:rsidRDefault="00C31A7B">
      <w:pPr>
        <w:rPr>
          <w:rFonts w:eastAsia="MS Mincho" w:cs="Times New Roman"/>
          <w:i/>
          <w:iCs/>
          <w:color w:val="000000"/>
          <w:szCs w:val="22"/>
        </w:rPr>
      </w:pPr>
      <w:r>
        <w:rPr>
          <w:rFonts w:eastAsia="MS Mincho" w:cs="Times New Roman"/>
          <w:i/>
          <w:iCs/>
          <w:color w:val="000000"/>
          <w:szCs w:val="22"/>
        </w:rPr>
        <w:br w:type="page"/>
      </w:r>
    </w:p>
    <w:p w14:paraId="5FC1D428" w14:textId="5894EDBD" w:rsidR="00BD2289" w:rsidRPr="00C31A7B" w:rsidRDefault="00BD2289" w:rsidP="00766701">
      <w:pPr>
        <w:ind w:left="520"/>
        <w:jc w:val="both"/>
        <w:rPr>
          <w:rFonts w:eastAsia="MS Mincho" w:cs="Times New Roman"/>
          <w:color w:val="000000"/>
          <w:szCs w:val="22"/>
        </w:rPr>
      </w:pPr>
      <w:r w:rsidRPr="00C31A7B">
        <w:rPr>
          <w:rFonts w:eastAsia="MS Mincho" w:cs="Times New Roman"/>
          <w:i/>
          <w:iCs/>
          <w:color w:val="000000"/>
          <w:szCs w:val="22"/>
        </w:rPr>
        <w:t>Probability of default</w:t>
      </w:r>
    </w:p>
    <w:p w14:paraId="29F4F7CC" w14:textId="77777777" w:rsidR="00BD2289" w:rsidRPr="00C31A7B" w:rsidRDefault="00BD2289" w:rsidP="00766701">
      <w:pPr>
        <w:ind w:left="520"/>
        <w:jc w:val="both"/>
        <w:rPr>
          <w:rFonts w:eastAsia="MS Mincho" w:cs="Times New Roman"/>
          <w:color w:val="000000"/>
          <w:szCs w:val="22"/>
        </w:rPr>
      </w:pPr>
    </w:p>
    <w:p w14:paraId="35D3193D" w14:textId="77777777" w:rsidR="00BD2289" w:rsidRPr="00AA6956" w:rsidRDefault="00BD2289" w:rsidP="00766701">
      <w:pPr>
        <w:ind w:left="540"/>
        <w:jc w:val="thaiDistribute"/>
        <w:rPr>
          <w:rFonts w:cstheme="minorBidi"/>
          <w:szCs w:val="28"/>
          <w:lang w:bidi="th-TH"/>
        </w:rPr>
      </w:pPr>
      <w:r w:rsidRPr="00C31A7B">
        <w:rPr>
          <w:rFonts w:cs="Times New Roman"/>
          <w:color w:val="000000"/>
          <w:szCs w:val="22"/>
        </w:rPr>
        <w:t>Credit risk grades are a primary input into the determination of the probability of default. The Group has collected repayment performance data of each receivable and input into statistical models to analyse the data collected and generate estimates of the lifetime PD based on contractual repayment. Then, the Group uses the PD to estimate ECL.</w:t>
      </w:r>
    </w:p>
    <w:p w14:paraId="06650A06" w14:textId="6113F436" w:rsidR="00B23AA0" w:rsidRPr="00C31A7B" w:rsidRDefault="00B23AA0" w:rsidP="00BA1370">
      <w:pPr>
        <w:ind w:left="520"/>
        <w:jc w:val="both"/>
        <w:rPr>
          <w:rFonts w:cs="Times New Roman"/>
          <w:szCs w:val="22"/>
        </w:rPr>
      </w:pPr>
    </w:p>
    <w:p w14:paraId="7656D6AC" w14:textId="7ACF866D" w:rsidR="00BD2289" w:rsidRPr="00C31A7B" w:rsidRDefault="00BD2289" w:rsidP="00766701">
      <w:pPr>
        <w:ind w:left="518"/>
        <w:jc w:val="both"/>
        <w:rPr>
          <w:rFonts w:cs="Times New Roman"/>
          <w:i/>
          <w:iCs/>
          <w:szCs w:val="22"/>
        </w:rPr>
      </w:pPr>
      <w:r w:rsidRPr="00C31A7B">
        <w:rPr>
          <w:rFonts w:cs="Times New Roman"/>
          <w:i/>
          <w:iCs/>
          <w:szCs w:val="22"/>
        </w:rPr>
        <w:t>Incorporation of forward-looking information</w:t>
      </w:r>
      <w:r w:rsidRPr="00C31A7B">
        <w:rPr>
          <w:rFonts w:cs="Times New Roman"/>
          <w:b/>
          <w:bCs/>
          <w:color w:val="0000FF"/>
          <w:szCs w:val="22"/>
        </w:rPr>
        <w:t xml:space="preserve"> </w:t>
      </w:r>
    </w:p>
    <w:p w14:paraId="7C768163" w14:textId="77777777" w:rsidR="00BD2289" w:rsidRPr="00C31A7B" w:rsidRDefault="00BD2289" w:rsidP="00766701">
      <w:pPr>
        <w:ind w:left="540"/>
        <w:jc w:val="thaiDistribute"/>
        <w:rPr>
          <w:rFonts w:cs="Times New Roman"/>
          <w:szCs w:val="22"/>
        </w:rPr>
      </w:pPr>
    </w:p>
    <w:p w14:paraId="75608032" w14:textId="59F0BD8E" w:rsidR="00BD2289" w:rsidRPr="00C31A7B" w:rsidRDefault="00BD2289" w:rsidP="00766701">
      <w:pPr>
        <w:ind w:left="540"/>
        <w:jc w:val="thaiDistribute"/>
        <w:rPr>
          <w:rFonts w:cs="Times New Roman"/>
          <w:color w:val="000000"/>
          <w:szCs w:val="22"/>
        </w:rPr>
      </w:pPr>
      <w:r w:rsidRPr="00C31A7B">
        <w:rPr>
          <w:rFonts w:cs="Times New Roman"/>
          <w:color w:val="000000"/>
          <w:szCs w:val="22"/>
        </w:rPr>
        <w:t xml:space="preserve">ECL has been estimated by the probability </w:t>
      </w:r>
      <w:r w:rsidR="009025D5" w:rsidRPr="00C31A7B">
        <w:rPr>
          <w:rFonts w:cs="Times New Roman"/>
          <w:color w:val="000000"/>
          <w:szCs w:val="22"/>
        </w:rPr>
        <w:t xml:space="preserve">weighted </w:t>
      </w:r>
      <w:r w:rsidR="00733D54" w:rsidRPr="00C31A7B">
        <w:rPr>
          <w:rFonts w:cs="Times New Roman"/>
          <w:color w:val="000000"/>
          <w:szCs w:val="22"/>
        </w:rPr>
        <w:t>risk</w:t>
      </w:r>
      <w:r w:rsidRPr="00C31A7B">
        <w:rPr>
          <w:rFonts w:cs="Times New Roman"/>
          <w:color w:val="000000"/>
          <w:szCs w:val="22"/>
        </w:rPr>
        <w:t xml:space="preserve"> of default over the expected life of the financial instrument. It is based on the present value of all expected cash shortfalls carried by historical loss experience data for the group of assets that the Group considers credit risk to be similar such as types of loans to customers, types of collateral, contract terms and other relevant factors and adjusted by current observed data, along with supportable and reasonable future forecasts if statistically correlated can be proved.</w:t>
      </w:r>
    </w:p>
    <w:p w14:paraId="2A74EFCF" w14:textId="77777777" w:rsidR="000C24E0" w:rsidRPr="00C31A7B" w:rsidRDefault="000C24E0" w:rsidP="00766701">
      <w:pPr>
        <w:ind w:left="540"/>
        <w:jc w:val="thaiDistribute"/>
        <w:rPr>
          <w:rFonts w:cs="Times New Roman"/>
          <w:color w:val="000000"/>
          <w:szCs w:val="22"/>
          <w:cs/>
          <w:lang w:bidi="th-TH"/>
        </w:rPr>
      </w:pPr>
    </w:p>
    <w:p w14:paraId="10A058B8" w14:textId="3C3946F4" w:rsidR="004D26BC" w:rsidRDefault="000C24E0" w:rsidP="0052365B">
      <w:pPr>
        <w:ind w:left="540"/>
        <w:jc w:val="thaiDistribute"/>
        <w:rPr>
          <w:rFonts w:cs="Times New Roman"/>
          <w:szCs w:val="22"/>
        </w:rPr>
      </w:pPr>
      <w:r w:rsidRPr="00C31A7B">
        <w:rPr>
          <w:rFonts w:cs="Times New Roman"/>
          <w:szCs w:val="22"/>
        </w:rPr>
        <w:t xml:space="preserve">The Group formulates </w:t>
      </w:r>
      <w:r w:rsidR="00663240" w:rsidRPr="00C31A7B">
        <w:rPr>
          <w:rFonts w:cs="Times New Roman"/>
          <w:szCs w:val="22"/>
        </w:rPr>
        <w:t>3</w:t>
      </w:r>
      <w:r w:rsidRPr="00C31A7B">
        <w:rPr>
          <w:rFonts w:cs="Times New Roman"/>
          <w:szCs w:val="22"/>
        </w:rPr>
        <w:t xml:space="preserve"> forward-looking economic scenarios; base</w:t>
      </w:r>
      <w:r w:rsidR="00F628C0" w:rsidRPr="00C31A7B">
        <w:rPr>
          <w:rFonts w:cs="Times New Roman"/>
          <w:szCs w:val="22"/>
        </w:rPr>
        <w:t xml:space="preserve"> case</w:t>
      </w:r>
      <w:r w:rsidRPr="00C31A7B">
        <w:rPr>
          <w:rFonts w:cs="Times New Roman"/>
          <w:szCs w:val="22"/>
        </w:rPr>
        <w:t xml:space="preserve"> scenario, </w:t>
      </w:r>
      <w:r w:rsidR="00663240" w:rsidRPr="00C31A7B">
        <w:rPr>
          <w:szCs w:val="22"/>
          <w:lang w:val="en-US" w:bidi="th-TH"/>
        </w:rPr>
        <w:t>sluggish</w:t>
      </w:r>
      <w:r w:rsidR="00B971A4" w:rsidRPr="00C31A7B">
        <w:rPr>
          <w:rFonts w:cs="Times New Roman"/>
          <w:szCs w:val="22"/>
        </w:rPr>
        <w:t xml:space="preserve"> </w:t>
      </w:r>
      <w:r w:rsidRPr="00C31A7B">
        <w:rPr>
          <w:rFonts w:cs="Times New Roman"/>
          <w:szCs w:val="22"/>
        </w:rPr>
        <w:t xml:space="preserve">scenario and </w:t>
      </w:r>
      <w:r w:rsidR="00663240" w:rsidRPr="00C31A7B">
        <w:rPr>
          <w:rFonts w:cs="Times New Roman"/>
          <w:szCs w:val="22"/>
        </w:rPr>
        <w:t>re</w:t>
      </w:r>
      <w:r w:rsidR="00DA7626" w:rsidRPr="00C31A7B">
        <w:rPr>
          <w:rFonts w:cs="Times New Roman"/>
          <w:szCs w:val="22"/>
        </w:rPr>
        <w:t>cession</w:t>
      </w:r>
      <w:r w:rsidRPr="00C31A7B">
        <w:rPr>
          <w:rFonts w:cs="Times New Roman"/>
          <w:szCs w:val="22"/>
        </w:rPr>
        <w:t xml:space="preserve"> scenario.</w:t>
      </w:r>
      <w:r w:rsidR="00F96BA3" w:rsidRPr="00C31A7B">
        <w:rPr>
          <w:rFonts w:cs="Times New Roman"/>
          <w:szCs w:val="22"/>
        </w:rPr>
        <w:t xml:space="preserve"> These scenarios are weighted by different level of probabilities</w:t>
      </w:r>
      <w:r w:rsidRPr="00C31A7B">
        <w:rPr>
          <w:rFonts w:cs="Times New Roman"/>
          <w:szCs w:val="22"/>
        </w:rPr>
        <w:t xml:space="preserve">. Examples of the </w:t>
      </w:r>
      <w:r w:rsidR="005D151C" w:rsidRPr="00C31A7B">
        <w:rPr>
          <w:rFonts w:cs="Times New Roman"/>
          <w:szCs w:val="22"/>
        </w:rPr>
        <w:t>macro-economic</w:t>
      </w:r>
      <w:r w:rsidRPr="00C31A7B">
        <w:rPr>
          <w:rFonts w:cs="Times New Roman"/>
          <w:szCs w:val="22"/>
        </w:rPr>
        <w:t xml:space="preserve"> variables used in the forward-looking information are Gross Domestic Product (GDP), inflation rate</w:t>
      </w:r>
      <w:r w:rsidR="005D151C" w:rsidRPr="00C31A7B">
        <w:rPr>
          <w:rFonts w:cs="Times New Roman"/>
          <w:szCs w:val="22"/>
        </w:rPr>
        <w:t xml:space="preserve"> and</w:t>
      </w:r>
      <w:r w:rsidR="007C0518" w:rsidRPr="00C31A7B">
        <w:rPr>
          <w:rFonts w:cs="Times New Roman"/>
          <w:szCs w:val="22"/>
        </w:rPr>
        <w:t xml:space="preserve"> </w:t>
      </w:r>
      <w:r w:rsidRPr="00C31A7B">
        <w:rPr>
          <w:rFonts w:cs="Times New Roman"/>
          <w:szCs w:val="22"/>
        </w:rPr>
        <w:t>unemployment rate</w:t>
      </w:r>
      <w:r w:rsidR="007C0518" w:rsidRPr="00C31A7B">
        <w:rPr>
          <w:rFonts w:cs="Times New Roman"/>
          <w:szCs w:val="22"/>
        </w:rPr>
        <w:t>, etc</w:t>
      </w:r>
      <w:r w:rsidRPr="00C31A7B">
        <w:rPr>
          <w:rFonts w:cs="Times New Roman"/>
          <w:szCs w:val="22"/>
        </w:rPr>
        <w:t>.</w:t>
      </w:r>
      <w:r w:rsidR="00B6213C">
        <w:rPr>
          <w:rFonts w:cs="Times New Roman"/>
          <w:szCs w:val="22"/>
        </w:rPr>
        <w:t xml:space="preserve"> </w:t>
      </w:r>
      <w:r w:rsidR="00D34910" w:rsidRPr="000F1E84">
        <w:rPr>
          <w:rFonts w:cs="Times New Roman"/>
          <w:szCs w:val="22"/>
        </w:rPr>
        <w:t>Probability weighting of each scenario is determined by management considering the risks and uncertainties surrounding the base case economic scenario at each reporting date.</w:t>
      </w:r>
      <w:r w:rsidR="0052365B">
        <w:rPr>
          <w:rFonts w:cs="Times New Roman"/>
          <w:szCs w:val="22"/>
        </w:rPr>
        <w:t xml:space="preserve"> </w:t>
      </w:r>
    </w:p>
    <w:p w14:paraId="34AFC3F0" w14:textId="77777777" w:rsidR="004D26BC" w:rsidRDefault="004D26BC" w:rsidP="0052365B">
      <w:pPr>
        <w:ind w:left="540"/>
        <w:jc w:val="thaiDistribute"/>
        <w:rPr>
          <w:rFonts w:cs="Times New Roman"/>
          <w:szCs w:val="22"/>
        </w:rPr>
      </w:pPr>
    </w:p>
    <w:p w14:paraId="74AAACC6" w14:textId="4E1D10B9" w:rsidR="008D3E7A" w:rsidRDefault="00D34910" w:rsidP="0052365B">
      <w:pPr>
        <w:ind w:left="540"/>
        <w:jc w:val="thaiDistribute"/>
        <w:rPr>
          <w:rFonts w:cs="Times New Roman"/>
          <w:szCs w:val="22"/>
        </w:rPr>
      </w:pPr>
      <w:r w:rsidRPr="00D34910">
        <w:rPr>
          <w:rFonts w:cs="Times New Roman"/>
          <w:szCs w:val="22"/>
        </w:rPr>
        <w:t xml:space="preserve">As at 30 June 2025 and 31 December 2024, the </w:t>
      </w:r>
      <w:r w:rsidR="00445642">
        <w:rPr>
          <w:rFonts w:cs="Times New Roman"/>
          <w:szCs w:val="22"/>
        </w:rPr>
        <w:t>Group</w:t>
      </w:r>
      <w:r w:rsidRPr="00D34910">
        <w:rPr>
          <w:rFonts w:cs="Times New Roman"/>
          <w:szCs w:val="22"/>
        </w:rPr>
        <w:t xml:space="preserve"> set up forward-looking scenarios with different weights as follows:</w:t>
      </w:r>
    </w:p>
    <w:p w14:paraId="5FAE028D" w14:textId="77777777" w:rsidR="009716E3" w:rsidRDefault="009716E3" w:rsidP="00766701">
      <w:pPr>
        <w:ind w:left="540"/>
        <w:jc w:val="thaiDistribute"/>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440"/>
      </w:tblGrid>
      <w:tr w:rsidR="001D1BF3" w:rsidRPr="001D1BF3" w14:paraId="1C4F534F" w14:textId="77777777" w:rsidTr="00816823">
        <w:trPr>
          <w:cantSplit/>
          <w:tblHeader/>
        </w:trPr>
        <w:tc>
          <w:tcPr>
            <w:tcW w:w="5940" w:type="dxa"/>
          </w:tcPr>
          <w:p w14:paraId="37BC5C0E" w14:textId="77777777" w:rsidR="001D1BF3" w:rsidRPr="001D1BF3" w:rsidRDefault="001D1BF3" w:rsidP="00816823">
            <w:pPr>
              <w:pStyle w:val="acctfourfigures"/>
              <w:spacing w:line="240" w:lineRule="atLeast"/>
              <w:ind w:right="-79"/>
              <w:rPr>
                <w:rFonts w:cs="Times New Roman"/>
                <w:szCs w:val="22"/>
              </w:rPr>
            </w:pPr>
          </w:p>
        </w:tc>
        <w:tc>
          <w:tcPr>
            <w:tcW w:w="3150" w:type="dxa"/>
            <w:gridSpan w:val="3"/>
            <w:vAlign w:val="bottom"/>
          </w:tcPr>
          <w:p w14:paraId="5024514A" w14:textId="77777777" w:rsidR="001D1BF3" w:rsidRPr="001D1BF3" w:rsidRDefault="001D1BF3" w:rsidP="00816823">
            <w:pPr>
              <w:spacing w:line="240" w:lineRule="atLeast"/>
              <w:ind w:left="-108" w:right="-108"/>
              <w:jc w:val="center"/>
              <w:rPr>
                <w:rFonts w:cs="Times New Roman"/>
                <w:b/>
                <w:bCs/>
                <w:szCs w:val="22"/>
                <w:rtl/>
                <w:cs/>
              </w:rPr>
            </w:pPr>
            <w:r w:rsidRPr="001D1BF3">
              <w:rPr>
                <w:rFonts w:cs="Times New Roman"/>
                <w:b/>
                <w:bCs/>
                <w:spacing w:val="-4"/>
                <w:szCs w:val="22"/>
              </w:rPr>
              <w:t>Consolidated and the Bank</w:t>
            </w:r>
          </w:p>
        </w:tc>
      </w:tr>
      <w:tr w:rsidR="001D1BF3" w:rsidRPr="001D1BF3" w14:paraId="38E14148" w14:textId="77777777" w:rsidTr="00816823">
        <w:trPr>
          <w:cantSplit/>
          <w:tblHeader/>
        </w:trPr>
        <w:tc>
          <w:tcPr>
            <w:tcW w:w="5940" w:type="dxa"/>
          </w:tcPr>
          <w:p w14:paraId="2A3BC5DB" w14:textId="77777777" w:rsidR="001D1BF3" w:rsidRPr="001D1BF3" w:rsidRDefault="001D1BF3" w:rsidP="00816823">
            <w:pPr>
              <w:pStyle w:val="acctfourfigures"/>
              <w:spacing w:line="240" w:lineRule="atLeast"/>
              <w:ind w:right="-79"/>
              <w:rPr>
                <w:rFonts w:cs="Times New Roman"/>
                <w:szCs w:val="22"/>
              </w:rPr>
            </w:pPr>
          </w:p>
        </w:tc>
        <w:tc>
          <w:tcPr>
            <w:tcW w:w="1530" w:type="dxa"/>
            <w:vAlign w:val="bottom"/>
          </w:tcPr>
          <w:p w14:paraId="694E312A" w14:textId="5A8F5894" w:rsidR="001D1BF3" w:rsidRDefault="001D1BF3" w:rsidP="00816823">
            <w:pPr>
              <w:spacing w:line="240" w:lineRule="atLeast"/>
              <w:ind w:left="-108" w:right="-108"/>
              <w:jc w:val="center"/>
              <w:rPr>
                <w:rFonts w:cs="Times New Roman"/>
                <w:szCs w:val="22"/>
              </w:rPr>
            </w:pPr>
            <w:r>
              <w:rPr>
                <w:rFonts w:cs="Times New Roman"/>
                <w:szCs w:val="22"/>
              </w:rPr>
              <w:t>30 June</w:t>
            </w:r>
          </w:p>
          <w:p w14:paraId="52223953" w14:textId="629E695C" w:rsidR="001D1BF3" w:rsidRPr="001D1BF3" w:rsidRDefault="001D1BF3" w:rsidP="00816823">
            <w:pPr>
              <w:spacing w:line="240" w:lineRule="atLeast"/>
              <w:ind w:left="-108" w:right="-108"/>
              <w:jc w:val="center"/>
              <w:rPr>
                <w:rFonts w:cs="Times New Roman"/>
                <w:szCs w:val="22"/>
              </w:rPr>
            </w:pPr>
            <w:r w:rsidRPr="001D1BF3">
              <w:rPr>
                <w:rFonts w:cs="Times New Roman"/>
                <w:szCs w:val="22"/>
              </w:rPr>
              <w:t>202</w:t>
            </w:r>
            <w:r>
              <w:rPr>
                <w:rFonts w:cs="Times New Roman"/>
                <w:szCs w:val="22"/>
              </w:rPr>
              <w:t>5</w:t>
            </w:r>
          </w:p>
        </w:tc>
        <w:tc>
          <w:tcPr>
            <w:tcW w:w="180" w:type="dxa"/>
          </w:tcPr>
          <w:p w14:paraId="05FE0C08" w14:textId="77777777" w:rsidR="001D1BF3" w:rsidRPr="001D1BF3" w:rsidRDefault="001D1BF3" w:rsidP="00816823">
            <w:pPr>
              <w:spacing w:line="240" w:lineRule="atLeast"/>
              <w:ind w:left="-108" w:right="-108"/>
              <w:rPr>
                <w:rFonts w:cs="Times New Roman"/>
                <w:szCs w:val="22"/>
                <w:rtl/>
                <w:cs/>
              </w:rPr>
            </w:pPr>
          </w:p>
        </w:tc>
        <w:tc>
          <w:tcPr>
            <w:tcW w:w="1440" w:type="dxa"/>
          </w:tcPr>
          <w:p w14:paraId="52C3A9FE" w14:textId="55B2880B" w:rsidR="001D1BF3" w:rsidRDefault="001D1BF3" w:rsidP="00816823">
            <w:pPr>
              <w:spacing w:line="240" w:lineRule="atLeast"/>
              <w:ind w:left="-108" w:right="-108"/>
              <w:jc w:val="center"/>
              <w:rPr>
                <w:rFonts w:cs="Times New Roman"/>
                <w:szCs w:val="22"/>
              </w:rPr>
            </w:pPr>
            <w:r>
              <w:rPr>
                <w:rFonts w:cs="Times New Roman"/>
                <w:szCs w:val="22"/>
              </w:rPr>
              <w:t>31 December</w:t>
            </w:r>
          </w:p>
          <w:p w14:paraId="7E205170" w14:textId="670B8569" w:rsidR="001D1BF3" w:rsidRPr="001D1BF3" w:rsidRDefault="001D1BF3" w:rsidP="00816823">
            <w:pPr>
              <w:spacing w:line="240" w:lineRule="atLeast"/>
              <w:ind w:left="-108" w:right="-108"/>
              <w:jc w:val="center"/>
              <w:rPr>
                <w:rFonts w:cs="Times New Roman"/>
                <w:szCs w:val="22"/>
              </w:rPr>
            </w:pPr>
            <w:r w:rsidRPr="001D1BF3">
              <w:rPr>
                <w:rFonts w:cs="Times New Roman"/>
                <w:szCs w:val="22"/>
              </w:rPr>
              <w:t>202</w:t>
            </w:r>
            <w:r>
              <w:rPr>
                <w:rFonts w:cs="Times New Roman"/>
                <w:szCs w:val="22"/>
              </w:rPr>
              <w:t>4</w:t>
            </w:r>
          </w:p>
        </w:tc>
      </w:tr>
      <w:tr w:rsidR="001D1BF3" w:rsidRPr="001D1BF3" w14:paraId="632F71C3" w14:textId="77777777" w:rsidTr="00816823">
        <w:trPr>
          <w:cantSplit/>
          <w:trHeight w:val="70"/>
        </w:trPr>
        <w:tc>
          <w:tcPr>
            <w:tcW w:w="5940" w:type="dxa"/>
          </w:tcPr>
          <w:p w14:paraId="349229EB" w14:textId="77777777" w:rsidR="001D1BF3" w:rsidRPr="001D1BF3" w:rsidRDefault="001D1BF3" w:rsidP="00816823">
            <w:pPr>
              <w:spacing w:line="240" w:lineRule="atLeast"/>
              <w:ind w:right="-79"/>
              <w:rPr>
                <w:rFonts w:cs="Times New Roman"/>
                <w:szCs w:val="22"/>
                <w:lang w:bidi="th-TH"/>
              </w:rPr>
            </w:pPr>
          </w:p>
        </w:tc>
        <w:tc>
          <w:tcPr>
            <w:tcW w:w="3150" w:type="dxa"/>
            <w:gridSpan w:val="3"/>
            <w:vAlign w:val="bottom"/>
          </w:tcPr>
          <w:p w14:paraId="665EF024" w14:textId="77777777" w:rsidR="001D1BF3" w:rsidRPr="001D1BF3" w:rsidRDefault="001D1BF3" w:rsidP="00816823">
            <w:pPr>
              <w:spacing w:line="240" w:lineRule="atLeast"/>
              <w:ind w:left="-108" w:right="-108"/>
              <w:jc w:val="center"/>
              <w:rPr>
                <w:rFonts w:cs="Times New Roman"/>
                <w:i/>
                <w:iCs/>
                <w:szCs w:val="22"/>
              </w:rPr>
            </w:pPr>
            <w:r w:rsidRPr="001D1BF3">
              <w:rPr>
                <w:rFonts w:cs="Times New Roman"/>
                <w:i/>
                <w:iCs/>
                <w:szCs w:val="22"/>
              </w:rPr>
              <w:t>(%)</w:t>
            </w:r>
          </w:p>
        </w:tc>
      </w:tr>
      <w:tr w:rsidR="001D1BF3" w:rsidRPr="001D1BF3" w14:paraId="53A7E6C0" w14:textId="77777777" w:rsidTr="00816823">
        <w:trPr>
          <w:cantSplit/>
          <w:trHeight w:val="70"/>
        </w:trPr>
        <w:tc>
          <w:tcPr>
            <w:tcW w:w="5940" w:type="dxa"/>
          </w:tcPr>
          <w:p w14:paraId="2E2C3A21" w14:textId="77777777" w:rsidR="001D1BF3" w:rsidRPr="001D1BF3" w:rsidRDefault="001D1BF3" w:rsidP="00816823">
            <w:pPr>
              <w:pStyle w:val="BodyText"/>
              <w:spacing w:after="0" w:line="240" w:lineRule="atLeast"/>
              <w:rPr>
                <w:rFonts w:cs="Times New Roman"/>
                <w:szCs w:val="22"/>
                <w:lang w:val="en-GB"/>
              </w:rPr>
            </w:pPr>
            <w:r w:rsidRPr="001D1BF3">
              <w:rPr>
                <w:rFonts w:cs="Times New Roman"/>
                <w:szCs w:val="22"/>
                <w:lang w:val="en-GB"/>
              </w:rPr>
              <w:t>Base scenario</w:t>
            </w:r>
          </w:p>
        </w:tc>
        <w:tc>
          <w:tcPr>
            <w:tcW w:w="1530" w:type="dxa"/>
            <w:shd w:val="clear" w:color="auto" w:fill="auto"/>
          </w:tcPr>
          <w:p w14:paraId="71BEDA3A" w14:textId="77777777" w:rsidR="001D1BF3" w:rsidRPr="001D1BF3" w:rsidRDefault="001D1BF3" w:rsidP="00816823">
            <w:pPr>
              <w:pStyle w:val="acctfourfigures"/>
              <w:tabs>
                <w:tab w:val="clear" w:pos="765"/>
                <w:tab w:val="decimal" w:pos="821"/>
              </w:tabs>
              <w:spacing w:line="240" w:lineRule="atLeast"/>
              <w:ind w:right="-79"/>
              <w:rPr>
                <w:rFonts w:cs="Times New Roman"/>
                <w:szCs w:val="22"/>
              </w:rPr>
            </w:pPr>
            <w:r w:rsidRPr="001D1BF3">
              <w:rPr>
                <w:rFonts w:cs="Times New Roman"/>
                <w:szCs w:val="22"/>
              </w:rPr>
              <w:t>65</w:t>
            </w:r>
          </w:p>
        </w:tc>
        <w:tc>
          <w:tcPr>
            <w:tcW w:w="180" w:type="dxa"/>
          </w:tcPr>
          <w:p w14:paraId="41C6E5E5" w14:textId="77777777" w:rsidR="001D1BF3" w:rsidRPr="001D1BF3" w:rsidRDefault="001D1BF3" w:rsidP="00816823">
            <w:pPr>
              <w:pStyle w:val="acctfourfigures"/>
              <w:tabs>
                <w:tab w:val="clear" w:pos="765"/>
                <w:tab w:val="decimal" w:pos="678"/>
                <w:tab w:val="decimal" w:pos="825"/>
              </w:tabs>
              <w:spacing w:line="240" w:lineRule="atLeast"/>
              <w:ind w:right="-79"/>
              <w:rPr>
                <w:rFonts w:cs="Times New Roman"/>
                <w:szCs w:val="22"/>
              </w:rPr>
            </w:pPr>
          </w:p>
        </w:tc>
        <w:tc>
          <w:tcPr>
            <w:tcW w:w="1440" w:type="dxa"/>
          </w:tcPr>
          <w:p w14:paraId="066E61BB" w14:textId="167773FF" w:rsidR="001D1BF3" w:rsidRPr="001D1BF3" w:rsidRDefault="00C26C4A" w:rsidP="00816823">
            <w:pPr>
              <w:pStyle w:val="acctfourfigures"/>
              <w:tabs>
                <w:tab w:val="clear" w:pos="765"/>
                <w:tab w:val="decimal" w:pos="821"/>
              </w:tabs>
              <w:spacing w:line="240" w:lineRule="atLeast"/>
              <w:ind w:right="-79"/>
              <w:rPr>
                <w:rFonts w:cs="Times New Roman"/>
                <w:szCs w:val="22"/>
              </w:rPr>
            </w:pPr>
            <w:r>
              <w:rPr>
                <w:rFonts w:cs="Times New Roman"/>
                <w:szCs w:val="22"/>
              </w:rPr>
              <w:t>65</w:t>
            </w:r>
          </w:p>
        </w:tc>
      </w:tr>
      <w:tr w:rsidR="001D1BF3" w:rsidRPr="001D1BF3" w14:paraId="31B190C4" w14:textId="77777777" w:rsidTr="00816823">
        <w:trPr>
          <w:cantSplit/>
          <w:trHeight w:val="70"/>
        </w:trPr>
        <w:tc>
          <w:tcPr>
            <w:tcW w:w="5940" w:type="dxa"/>
          </w:tcPr>
          <w:p w14:paraId="6B4C26D8" w14:textId="77777777" w:rsidR="001D1BF3" w:rsidRPr="001D1BF3" w:rsidRDefault="001D1BF3" w:rsidP="00816823">
            <w:pPr>
              <w:pStyle w:val="BodyText"/>
              <w:spacing w:after="0" w:line="240" w:lineRule="atLeast"/>
              <w:rPr>
                <w:rFonts w:cs="Times New Roman"/>
                <w:szCs w:val="22"/>
                <w:lang w:val="en-GB"/>
              </w:rPr>
            </w:pPr>
            <w:r w:rsidRPr="001D1BF3">
              <w:rPr>
                <w:rFonts w:cs="Times New Roman"/>
                <w:szCs w:val="22"/>
                <w:lang w:val="en-GB"/>
              </w:rPr>
              <w:t>Sluggish scenario</w:t>
            </w:r>
          </w:p>
        </w:tc>
        <w:tc>
          <w:tcPr>
            <w:tcW w:w="1530" w:type="dxa"/>
            <w:shd w:val="clear" w:color="auto" w:fill="auto"/>
          </w:tcPr>
          <w:p w14:paraId="637B172A" w14:textId="77777777" w:rsidR="001D1BF3" w:rsidRPr="001D1BF3" w:rsidRDefault="001D1BF3" w:rsidP="00816823">
            <w:pPr>
              <w:pStyle w:val="acctfourfigures"/>
              <w:tabs>
                <w:tab w:val="clear" w:pos="765"/>
                <w:tab w:val="decimal" w:pos="821"/>
              </w:tabs>
              <w:spacing w:line="240" w:lineRule="atLeast"/>
              <w:ind w:right="-79"/>
              <w:rPr>
                <w:rFonts w:cs="Times New Roman"/>
                <w:szCs w:val="22"/>
              </w:rPr>
            </w:pPr>
            <w:r w:rsidRPr="001D1BF3">
              <w:rPr>
                <w:rFonts w:cs="Times New Roman"/>
                <w:szCs w:val="22"/>
              </w:rPr>
              <w:t>25</w:t>
            </w:r>
          </w:p>
        </w:tc>
        <w:tc>
          <w:tcPr>
            <w:tcW w:w="180" w:type="dxa"/>
          </w:tcPr>
          <w:p w14:paraId="04349947" w14:textId="77777777" w:rsidR="001D1BF3" w:rsidRPr="001D1BF3" w:rsidRDefault="001D1BF3" w:rsidP="00816823">
            <w:pPr>
              <w:pStyle w:val="acctfourfigures"/>
              <w:tabs>
                <w:tab w:val="clear" w:pos="765"/>
                <w:tab w:val="decimal" w:pos="678"/>
                <w:tab w:val="decimal" w:pos="825"/>
              </w:tabs>
              <w:spacing w:line="240" w:lineRule="atLeast"/>
              <w:ind w:right="-79"/>
              <w:rPr>
                <w:rFonts w:cs="Times New Roman"/>
                <w:szCs w:val="22"/>
              </w:rPr>
            </w:pPr>
          </w:p>
        </w:tc>
        <w:tc>
          <w:tcPr>
            <w:tcW w:w="1440" w:type="dxa"/>
          </w:tcPr>
          <w:p w14:paraId="70E8E54C" w14:textId="66978B6A" w:rsidR="001D1BF3" w:rsidRPr="001D1BF3" w:rsidRDefault="00C26C4A" w:rsidP="00816823">
            <w:pPr>
              <w:pStyle w:val="acctfourfigures"/>
              <w:tabs>
                <w:tab w:val="clear" w:pos="765"/>
                <w:tab w:val="decimal" w:pos="821"/>
              </w:tabs>
              <w:spacing w:line="240" w:lineRule="atLeast"/>
              <w:ind w:right="-79"/>
              <w:rPr>
                <w:rFonts w:cs="Times New Roman"/>
                <w:szCs w:val="22"/>
              </w:rPr>
            </w:pPr>
            <w:r>
              <w:rPr>
                <w:rFonts w:cs="Times New Roman"/>
                <w:szCs w:val="22"/>
              </w:rPr>
              <w:t>25</w:t>
            </w:r>
          </w:p>
        </w:tc>
      </w:tr>
      <w:tr w:rsidR="001D1BF3" w:rsidRPr="001D1BF3" w14:paraId="7E7A33FC" w14:textId="77777777" w:rsidTr="00816823">
        <w:trPr>
          <w:cantSplit/>
          <w:trHeight w:val="70"/>
        </w:trPr>
        <w:tc>
          <w:tcPr>
            <w:tcW w:w="5940" w:type="dxa"/>
          </w:tcPr>
          <w:p w14:paraId="040B884C" w14:textId="77777777" w:rsidR="001D1BF3" w:rsidRPr="001D1BF3" w:rsidRDefault="001D1BF3" w:rsidP="00816823">
            <w:pPr>
              <w:pStyle w:val="BodyText"/>
              <w:spacing w:after="0"/>
              <w:rPr>
                <w:rFonts w:cs="Times New Roman"/>
                <w:szCs w:val="22"/>
                <w:lang w:val="en-GB"/>
              </w:rPr>
            </w:pPr>
            <w:r w:rsidRPr="001D1BF3">
              <w:rPr>
                <w:rFonts w:cs="Times New Roman"/>
                <w:szCs w:val="22"/>
                <w:lang w:val="en-GB"/>
              </w:rPr>
              <w:t>Recession scenario</w:t>
            </w:r>
          </w:p>
        </w:tc>
        <w:tc>
          <w:tcPr>
            <w:tcW w:w="1530" w:type="dxa"/>
            <w:shd w:val="clear" w:color="auto" w:fill="auto"/>
          </w:tcPr>
          <w:p w14:paraId="49787DF6" w14:textId="77777777" w:rsidR="001D1BF3" w:rsidRPr="001D1BF3" w:rsidRDefault="001D1BF3" w:rsidP="00816823">
            <w:pPr>
              <w:pStyle w:val="acctfourfigures"/>
              <w:tabs>
                <w:tab w:val="clear" w:pos="765"/>
                <w:tab w:val="decimal" w:pos="821"/>
              </w:tabs>
              <w:spacing w:line="240" w:lineRule="atLeast"/>
              <w:ind w:right="-79"/>
              <w:rPr>
                <w:rFonts w:cs="Times New Roman"/>
                <w:szCs w:val="22"/>
              </w:rPr>
            </w:pPr>
            <w:r w:rsidRPr="001D1BF3">
              <w:rPr>
                <w:rFonts w:cs="Times New Roman"/>
                <w:szCs w:val="22"/>
              </w:rPr>
              <w:t>10</w:t>
            </w:r>
          </w:p>
        </w:tc>
        <w:tc>
          <w:tcPr>
            <w:tcW w:w="180" w:type="dxa"/>
          </w:tcPr>
          <w:p w14:paraId="2E85229B" w14:textId="77777777" w:rsidR="001D1BF3" w:rsidRPr="001D1BF3" w:rsidRDefault="001D1BF3" w:rsidP="00816823">
            <w:pPr>
              <w:pStyle w:val="acctfourfigures"/>
              <w:tabs>
                <w:tab w:val="clear" w:pos="765"/>
                <w:tab w:val="decimal" w:pos="678"/>
                <w:tab w:val="decimal" w:pos="825"/>
              </w:tabs>
              <w:spacing w:line="240" w:lineRule="atLeast"/>
              <w:ind w:right="-79"/>
              <w:rPr>
                <w:rFonts w:cs="Times New Roman"/>
                <w:szCs w:val="22"/>
              </w:rPr>
            </w:pPr>
          </w:p>
        </w:tc>
        <w:tc>
          <w:tcPr>
            <w:tcW w:w="1440" w:type="dxa"/>
          </w:tcPr>
          <w:p w14:paraId="448D5ECA" w14:textId="77777777" w:rsidR="001D1BF3" w:rsidRPr="001D1BF3" w:rsidRDefault="001D1BF3" w:rsidP="00816823">
            <w:pPr>
              <w:pStyle w:val="acctfourfigures"/>
              <w:tabs>
                <w:tab w:val="clear" w:pos="765"/>
                <w:tab w:val="decimal" w:pos="821"/>
              </w:tabs>
              <w:spacing w:line="240" w:lineRule="atLeast"/>
              <w:ind w:right="-79"/>
              <w:rPr>
                <w:rFonts w:cs="Times New Roman"/>
                <w:szCs w:val="22"/>
              </w:rPr>
            </w:pPr>
            <w:r w:rsidRPr="001D1BF3">
              <w:rPr>
                <w:rFonts w:cs="Times New Roman"/>
                <w:szCs w:val="22"/>
              </w:rPr>
              <w:t>10</w:t>
            </w:r>
          </w:p>
        </w:tc>
      </w:tr>
    </w:tbl>
    <w:p w14:paraId="5731C990" w14:textId="77777777" w:rsidR="00FA2A64" w:rsidRPr="00C31A7B" w:rsidRDefault="00FA2A64" w:rsidP="00766701">
      <w:pPr>
        <w:ind w:left="540"/>
        <w:jc w:val="thaiDistribute"/>
        <w:rPr>
          <w:rFonts w:cs="Times New Roman"/>
          <w:szCs w:val="22"/>
        </w:rPr>
      </w:pPr>
    </w:p>
    <w:p w14:paraId="1222FCF2" w14:textId="326D618B" w:rsidR="00BD2289" w:rsidRDefault="00BD2289" w:rsidP="00766701">
      <w:pPr>
        <w:ind w:left="540"/>
        <w:jc w:val="thaiDistribute"/>
        <w:rPr>
          <w:rFonts w:cs="Times New Roman"/>
          <w:color w:val="000000"/>
          <w:szCs w:val="22"/>
        </w:rPr>
      </w:pPr>
      <w:r w:rsidRPr="0012708E">
        <w:rPr>
          <w:rFonts w:cs="Times New Roman"/>
          <w:color w:val="000000"/>
          <w:szCs w:val="22"/>
        </w:rPr>
        <w:t xml:space="preserve">The </w:t>
      </w:r>
      <w:r w:rsidR="00000EF8" w:rsidRPr="0012708E">
        <w:rPr>
          <w:rFonts w:cs="Times New Roman"/>
          <w:color w:val="000000"/>
          <w:szCs w:val="22"/>
        </w:rPr>
        <w:t>G</w:t>
      </w:r>
      <w:r w:rsidRPr="0012708E">
        <w:rPr>
          <w:rFonts w:cs="Times New Roman"/>
          <w:color w:val="000000"/>
          <w:szCs w:val="22"/>
        </w:rPr>
        <w:t>roup uses judgments to assess how much relevant macroeconomic changes should affect to ECL of the Group’s portfolio. However, the Group reviews</w:t>
      </w:r>
      <w:r w:rsidR="00B33BB8">
        <w:rPr>
          <w:rFonts w:cs="Times New Roman"/>
          <w:color w:val="000000"/>
          <w:szCs w:val="22"/>
        </w:rPr>
        <w:t xml:space="preserve"> the method,</w:t>
      </w:r>
      <w:r w:rsidRPr="0012708E">
        <w:rPr>
          <w:rFonts w:cs="Times New Roman"/>
          <w:color w:val="000000"/>
          <w:szCs w:val="22"/>
        </w:rPr>
        <w:t xml:space="preserve"> the assumptions and forecasts of the future economic situations on a regular basis. In addition, the Group also considers </w:t>
      </w:r>
      <w:r w:rsidR="00FB07E4" w:rsidRPr="0012708E">
        <w:rPr>
          <w:rFonts w:cs="Times New Roman"/>
          <w:color w:val="000000"/>
          <w:szCs w:val="22"/>
        </w:rPr>
        <w:t>providing</w:t>
      </w:r>
      <w:r w:rsidRPr="0012708E">
        <w:rPr>
          <w:rFonts w:cs="Times New Roman"/>
          <w:color w:val="000000"/>
          <w:szCs w:val="22"/>
        </w:rPr>
        <w:t xml:space="preserve"> the management overlay as a part of ECL.</w:t>
      </w:r>
    </w:p>
    <w:p w14:paraId="71D98B23" w14:textId="77777777" w:rsidR="00C31A7B" w:rsidRDefault="00C31A7B" w:rsidP="00766701">
      <w:pPr>
        <w:ind w:left="540"/>
        <w:jc w:val="thaiDistribute"/>
        <w:rPr>
          <w:rFonts w:cs="Times New Roman"/>
          <w:color w:val="000000"/>
          <w:szCs w:val="22"/>
        </w:rPr>
      </w:pPr>
    </w:p>
    <w:p w14:paraId="17B7CBC8" w14:textId="336F1B34" w:rsidR="00F039F6" w:rsidRPr="0012708E" w:rsidRDefault="004A411C" w:rsidP="00D943F3">
      <w:pPr>
        <w:tabs>
          <w:tab w:val="left" w:pos="540"/>
        </w:tabs>
        <w:rPr>
          <w:rFonts w:cs="Times New Roman"/>
          <w:b/>
          <w:bCs/>
          <w:szCs w:val="22"/>
          <w:lang w:bidi="th-TH"/>
        </w:rPr>
      </w:pPr>
      <w:r>
        <w:rPr>
          <w:rFonts w:cs="Times New Roman"/>
          <w:b/>
          <w:bCs/>
          <w:szCs w:val="22"/>
          <w:lang w:bidi="th-TH"/>
        </w:rPr>
        <w:t>4</w:t>
      </w:r>
      <w:r w:rsidR="00F039F6" w:rsidRPr="0012708E">
        <w:rPr>
          <w:rFonts w:cs="Times New Roman"/>
          <w:b/>
          <w:bCs/>
          <w:szCs w:val="22"/>
          <w:lang w:bidi="th-TH"/>
        </w:rPr>
        <w:t>.2</w:t>
      </w:r>
      <w:r w:rsidR="00F039F6" w:rsidRPr="0012708E">
        <w:rPr>
          <w:rFonts w:cs="Times New Roman"/>
          <w:b/>
          <w:bCs/>
          <w:szCs w:val="22"/>
          <w:lang w:bidi="th-TH"/>
        </w:rPr>
        <w:tab/>
        <w:t>Interest rate risk</w:t>
      </w:r>
    </w:p>
    <w:p w14:paraId="0111891C" w14:textId="77777777" w:rsidR="00F039F6" w:rsidRPr="00C31A7B" w:rsidRDefault="00F039F6" w:rsidP="00F039F6">
      <w:pPr>
        <w:autoSpaceDE w:val="0"/>
        <w:autoSpaceDN w:val="0"/>
        <w:adjustRightInd w:val="0"/>
        <w:spacing w:line="240" w:lineRule="exact"/>
        <w:ind w:left="518"/>
        <w:jc w:val="thaiDistribute"/>
        <w:rPr>
          <w:rFonts w:cs="Times New Roman"/>
          <w:color w:val="000000" w:themeColor="text1"/>
          <w:szCs w:val="22"/>
          <w:lang w:bidi="th-TH"/>
        </w:rPr>
      </w:pPr>
    </w:p>
    <w:p w14:paraId="18C5954C" w14:textId="3C835968" w:rsidR="00F039F6" w:rsidRPr="00C31A7B" w:rsidRDefault="00F039F6" w:rsidP="00F039F6">
      <w:pPr>
        <w:autoSpaceDE w:val="0"/>
        <w:autoSpaceDN w:val="0"/>
        <w:adjustRightInd w:val="0"/>
        <w:spacing w:line="240" w:lineRule="atLeast"/>
        <w:ind w:left="518"/>
        <w:jc w:val="thaiDistribute"/>
        <w:rPr>
          <w:rFonts w:cs="Times New Roman"/>
          <w:color w:val="000000"/>
          <w:szCs w:val="22"/>
          <w:lang w:bidi="th-TH"/>
        </w:rPr>
      </w:pPr>
      <w:r w:rsidRPr="00C31A7B">
        <w:rPr>
          <w:rFonts w:cs="Times New Roman"/>
          <w:color w:val="000000"/>
          <w:szCs w:val="22"/>
          <w:lang w:bidi="th-TH"/>
        </w:rPr>
        <w:t xml:space="preserve">Interest rate risk is the risk that arises from the potential of changes in interest rates which have an adverse effect on the net interest earnings of the </w:t>
      </w:r>
      <w:r w:rsidR="00132D83" w:rsidRPr="00C31A7B">
        <w:rPr>
          <w:rFonts w:cs="Times New Roman"/>
          <w:color w:val="000000"/>
          <w:szCs w:val="22"/>
          <w:lang w:bidi="th-TH"/>
        </w:rPr>
        <w:t>Group</w:t>
      </w:r>
      <w:r w:rsidRPr="00C31A7B">
        <w:rPr>
          <w:rFonts w:cs="Times New Roman"/>
          <w:color w:val="000000"/>
          <w:szCs w:val="22"/>
          <w:lang w:bidi="th-TH"/>
        </w:rPr>
        <w:t xml:space="preserve"> in the current reporting </w:t>
      </w:r>
      <w:r w:rsidR="00554630" w:rsidRPr="00C31A7B">
        <w:rPr>
          <w:rFonts w:cs="Times New Roman"/>
          <w:color w:val="000000"/>
          <w:szCs w:val="22"/>
          <w:lang w:bidi="th-TH"/>
        </w:rPr>
        <w:t>period</w:t>
      </w:r>
      <w:r w:rsidRPr="00C31A7B">
        <w:rPr>
          <w:rFonts w:cs="Times New Roman"/>
          <w:color w:val="000000"/>
          <w:szCs w:val="22"/>
          <w:lang w:bidi="th-TH"/>
        </w:rPr>
        <w:t xml:space="preserve"> and future. Interest rate risk arises from the structure and the characteristics of the </w:t>
      </w:r>
      <w:r w:rsidR="00132D83" w:rsidRPr="00C31A7B">
        <w:rPr>
          <w:rFonts w:cs="Times New Roman"/>
          <w:color w:val="000000"/>
          <w:szCs w:val="22"/>
          <w:lang w:bidi="th-TH"/>
        </w:rPr>
        <w:t>Group</w:t>
      </w:r>
      <w:r w:rsidRPr="00C31A7B">
        <w:rPr>
          <w:rFonts w:cs="Times New Roman"/>
          <w:color w:val="000000"/>
          <w:szCs w:val="22"/>
          <w:lang w:bidi="th-TH"/>
        </w:rPr>
        <w:t>’s assets and liabilities and the repricing mismatch of assets and liabilities.</w:t>
      </w:r>
    </w:p>
    <w:p w14:paraId="1609C154" w14:textId="0F4A5F21" w:rsidR="00E00C9A" w:rsidRPr="00C31A7B" w:rsidRDefault="00E00C9A" w:rsidP="00F039F6">
      <w:pPr>
        <w:autoSpaceDE w:val="0"/>
        <w:autoSpaceDN w:val="0"/>
        <w:adjustRightInd w:val="0"/>
        <w:spacing w:line="240" w:lineRule="atLeast"/>
        <w:ind w:left="518"/>
        <w:jc w:val="thaiDistribute"/>
        <w:rPr>
          <w:rFonts w:cs="Times New Roman"/>
          <w:color w:val="000000"/>
          <w:szCs w:val="22"/>
          <w:lang w:bidi="th-TH"/>
        </w:rPr>
      </w:pPr>
    </w:p>
    <w:p w14:paraId="33301D87" w14:textId="5D013A28" w:rsidR="00E00C9A" w:rsidRPr="00C31A7B" w:rsidRDefault="00E00C9A" w:rsidP="00E00C9A">
      <w:pPr>
        <w:autoSpaceDE w:val="0"/>
        <w:autoSpaceDN w:val="0"/>
        <w:adjustRightInd w:val="0"/>
        <w:spacing w:line="240" w:lineRule="atLeast"/>
        <w:ind w:left="518"/>
        <w:jc w:val="thaiDistribute"/>
        <w:rPr>
          <w:rFonts w:cs="Times New Roman"/>
          <w:color w:val="000000"/>
          <w:szCs w:val="22"/>
          <w:lang w:bidi="th-TH"/>
        </w:rPr>
      </w:pPr>
      <w:r w:rsidRPr="00C31A7B">
        <w:rPr>
          <w:rFonts w:cs="Times New Roman"/>
          <w:color w:val="000000"/>
          <w:szCs w:val="22"/>
          <w:lang w:bidi="th-TH"/>
        </w:rPr>
        <w:t>Since some of the Group’s interbank and money market items (liabilities) have variable interest rate, the Group is exposed to interest rate risk. The Group mitigates this risk by ensuring that the majority of its borrowing are at fixed interest rates and uses cross-currency interest rate swaps to manage exposure to fluctuations in interest rates on specific interbank and money market item</w:t>
      </w:r>
      <w:r w:rsidR="00AA1EAC" w:rsidRPr="00C31A7B">
        <w:rPr>
          <w:rFonts w:cs="Times New Roman"/>
          <w:color w:val="000000"/>
          <w:szCs w:val="22"/>
          <w:lang w:bidi="th-TH"/>
        </w:rPr>
        <w:t>s</w:t>
      </w:r>
      <w:r w:rsidRPr="00C31A7B">
        <w:rPr>
          <w:rFonts w:cs="Times New Roman"/>
          <w:color w:val="000000"/>
          <w:szCs w:val="22"/>
          <w:lang w:bidi="th-TH"/>
        </w:rPr>
        <w:t xml:space="preserve"> (liabilities).</w:t>
      </w:r>
    </w:p>
    <w:p w14:paraId="7F3A88CD" w14:textId="1BD509AB" w:rsidR="00531BE5" w:rsidRPr="00C31A7B" w:rsidRDefault="001D1BF3" w:rsidP="00AA6956">
      <w:pPr>
        <w:rPr>
          <w:rFonts w:cs="Times New Roman"/>
          <w:color w:val="000000"/>
          <w:szCs w:val="22"/>
          <w:lang w:bidi="th-TH"/>
        </w:rPr>
      </w:pPr>
      <w:r>
        <w:rPr>
          <w:rFonts w:cs="Times New Roman"/>
          <w:color w:val="000000"/>
          <w:szCs w:val="22"/>
          <w:lang w:bidi="th-TH"/>
        </w:rPr>
        <w:br w:type="page"/>
      </w:r>
    </w:p>
    <w:p w14:paraId="03F1333E" w14:textId="3CCC023E" w:rsidR="00F039F6" w:rsidRPr="0012708E" w:rsidRDefault="00F039F6" w:rsidP="00333F8E">
      <w:pPr>
        <w:autoSpaceDE w:val="0"/>
        <w:autoSpaceDN w:val="0"/>
        <w:adjustRightInd w:val="0"/>
        <w:spacing w:line="240" w:lineRule="atLeast"/>
        <w:ind w:left="518"/>
        <w:jc w:val="thaiDistribute"/>
        <w:rPr>
          <w:rFonts w:cs="Times New Roman"/>
          <w:color w:val="000000"/>
          <w:sz w:val="20"/>
          <w:lang w:bidi="th-TH"/>
        </w:rPr>
      </w:pPr>
      <w:r w:rsidRPr="0012708E">
        <w:rPr>
          <w:rFonts w:cs="Times New Roman"/>
          <w:color w:val="000000"/>
          <w:szCs w:val="22"/>
          <w:lang w:bidi="th-TH"/>
        </w:rPr>
        <w:t xml:space="preserve">The </w:t>
      </w:r>
      <w:r w:rsidR="00132D83" w:rsidRPr="0012708E">
        <w:rPr>
          <w:rFonts w:cs="Times New Roman"/>
          <w:color w:val="000000"/>
          <w:szCs w:val="22"/>
          <w:lang w:bidi="th-TH"/>
        </w:rPr>
        <w:t>Group</w:t>
      </w:r>
      <w:r w:rsidRPr="0012708E">
        <w:rPr>
          <w:rFonts w:cs="Times New Roman"/>
          <w:color w:val="000000"/>
          <w:szCs w:val="22"/>
          <w:lang w:bidi="th-TH"/>
        </w:rPr>
        <w:t xml:space="preserve"> defines policies to adjust the structure of their financial positions to conform</w:t>
      </w:r>
      <w:r w:rsidR="005F477D" w:rsidRPr="0012708E">
        <w:rPr>
          <w:rFonts w:cs="Times New Roman"/>
          <w:color w:val="000000"/>
          <w:szCs w:val="22"/>
          <w:lang w:bidi="th-TH"/>
        </w:rPr>
        <w:t xml:space="preserve"> </w:t>
      </w:r>
      <w:r w:rsidRPr="0012708E">
        <w:rPr>
          <w:rFonts w:cs="Times New Roman"/>
          <w:color w:val="000000"/>
          <w:szCs w:val="22"/>
          <w:lang w:bidi="th-TH"/>
        </w:rPr>
        <w:t>to the interest direction in the future and the defined risk frame</w:t>
      </w:r>
      <w:r w:rsidR="006E499D" w:rsidRPr="0012708E">
        <w:rPr>
          <w:rFonts w:cs="Times New Roman"/>
          <w:color w:val="000000"/>
          <w:szCs w:val="22"/>
          <w:lang w:bidi="th-TH"/>
        </w:rPr>
        <w:t>work</w:t>
      </w:r>
      <w:r w:rsidRPr="0012708E">
        <w:rPr>
          <w:rFonts w:cs="Times New Roman"/>
          <w:color w:val="000000"/>
          <w:szCs w:val="22"/>
          <w:lang w:bidi="th-TH"/>
        </w:rPr>
        <w:t xml:space="preserve">. The </w:t>
      </w:r>
      <w:r w:rsidR="00132D83" w:rsidRPr="0012708E">
        <w:rPr>
          <w:rFonts w:cs="Times New Roman"/>
          <w:color w:val="000000"/>
          <w:szCs w:val="22"/>
          <w:lang w:bidi="th-TH"/>
        </w:rPr>
        <w:t>Group</w:t>
      </w:r>
      <w:r w:rsidRPr="0012708E">
        <w:rPr>
          <w:rFonts w:cs="Times New Roman"/>
          <w:color w:val="000000"/>
          <w:szCs w:val="22"/>
          <w:lang w:bidi="th-TH"/>
        </w:rPr>
        <w:t xml:space="preserve"> monitors the interest direction movement and customer’s behavio</w:t>
      </w:r>
      <w:r w:rsidR="00172065">
        <w:rPr>
          <w:rFonts w:cs="Times New Roman"/>
          <w:color w:val="000000"/>
          <w:szCs w:val="22"/>
          <w:lang w:bidi="th-TH"/>
        </w:rPr>
        <w:t>u</w:t>
      </w:r>
      <w:r w:rsidRPr="0012708E">
        <w:rPr>
          <w:rFonts w:cs="Times New Roman"/>
          <w:color w:val="000000"/>
          <w:szCs w:val="22"/>
          <w:lang w:bidi="th-TH"/>
        </w:rPr>
        <w:t xml:space="preserve">r closely in order to assess the most realistic risk. The </w:t>
      </w:r>
      <w:r w:rsidR="00132D83" w:rsidRPr="0012708E">
        <w:rPr>
          <w:rFonts w:cs="Times New Roman"/>
          <w:color w:val="000000"/>
          <w:szCs w:val="22"/>
          <w:lang w:bidi="th-TH"/>
        </w:rPr>
        <w:t>Group</w:t>
      </w:r>
      <w:r w:rsidRPr="0012708E">
        <w:rPr>
          <w:rFonts w:cs="Times New Roman"/>
          <w:color w:val="000000"/>
          <w:szCs w:val="22"/>
          <w:lang w:bidi="th-TH"/>
        </w:rPr>
        <w:t xml:space="preserve"> also monitors its risk position more frequently when there are significant changes in asset and liability structures through “Repricing Gap” reporting in order to follow up the interest rate risks and net interest income sensitivity in the next 12 months.</w:t>
      </w:r>
    </w:p>
    <w:p w14:paraId="000166A4" w14:textId="77777777" w:rsidR="004A08AD" w:rsidRPr="0012708E" w:rsidRDefault="004A08AD" w:rsidP="00F039F6">
      <w:pPr>
        <w:autoSpaceDE w:val="0"/>
        <w:autoSpaceDN w:val="0"/>
        <w:adjustRightInd w:val="0"/>
        <w:spacing w:line="240" w:lineRule="atLeast"/>
        <w:ind w:left="518"/>
        <w:jc w:val="thaiDistribute"/>
        <w:rPr>
          <w:rFonts w:cs="Times New Roman"/>
          <w:color w:val="000000"/>
          <w:szCs w:val="22"/>
          <w:lang w:bidi="th-TH"/>
        </w:rPr>
      </w:pPr>
    </w:p>
    <w:p w14:paraId="57479435" w14:textId="2F923A96"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Furthermore, the </w:t>
      </w:r>
      <w:r w:rsidR="00132D83" w:rsidRPr="0012708E">
        <w:rPr>
          <w:rFonts w:cs="Times New Roman"/>
          <w:color w:val="000000"/>
          <w:szCs w:val="22"/>
          <w:lang w:bidi="th-TH"/>
        </w:rPr>
        <w:t>Group</w:t>
      </w:r>
      <w:r w:rsidRPr="0012708E">
        <w:rPr>
          <w:rFonts w:cs="Times New Roman"/>
          <w:color w:val="000000"/>
          <w:szCs w:val="22"/>
          <w:lang w:bidi="th-TH"/>
        </w:rPr>
        <w:t xml:space="preserve"> also simulates the situations by increasing or decreasing its interest rate to manage its stability of net interest income regardless of the interest direction.</w:t>
      </w:r>
    </w:p>
    <w:p w14:paraId="2BCDBA8E" w14:textId="34F21181" w:rsidR="007A7F25" w:rsidRDefault="007A7F25">
      <w:pPr>
        <w:rPr>
          <w:rFonts w:cs="Times New Roman"/>
          <w:spacing w:val="-4"/>
        </w:rPr>
      </w:pPr>
    </w:p>
    <w:p w14:paraId="7C5E780E" w14:textId="3BE71998" w:rsidR="00F039F6" w:rsidRPr="0012708E" w:rsidRDefault="00F039F6" w:rsidP="009E7D14">
      <w:pPr>
        <w:autoSpaceDE w:val="0"/>
        <w:autoSpaceDN w:val="0"/>
        <w:adjustRightInd w:val="0"/>
        <w:spacing w:line="240" w:lineRule="atLeast"/>
        <w:ind w:left="547"/>
        <w:jc w:val="thaiDistribute"/>
        <w:rPr>
          <w:rFonts w:cs="Times New Roman"/>
        </w:rPr>
      </w:pPr>
      <w:r w:rsidRPr="0012708E">
        <w:rPr>
          <w:rFonts w:cs="Times New Roman"/>
          <w:spacing w:val="-4"/>
        </w:rPr>
        <w:t xml:space="preserve">As at </w:t>
      </w:r>
      <w:r w:rsidR="00672C37" w:rsidRPr="0012708E">
        <w:rPr>
          <w:rFonts w:cs="Times New Roman"/>
          <w:spacing w:val="-4"/>
        </w:rPr>
        <w:t>3</w:t>
      </w:r>
      <w:r w:rsidR="00481B55">
        <w:rPr>
          <w:rFonts w:cs="Times New Roman"/>
          <w:spacing w:val="-4"/>
        </w:rPr>
        <w:t xml:space="preserve">0 June 2025 and 31 </w:t>
      </w:r>
      <w:r w:rsidR="00672C37" w:rsidRPr="0012708E">
        <w:rPr>
          <w:rFonts w:cs="Times New Roman"/>
          <w:spacing w:val="-4"/>
        </w:rPr>
        <w:t xml:space="preserve">December </w:t>
      </w:r>
      <w:r w:rsidR="00F24EAF">
        <w:rPr>
          <w:rFonts w:cs="Times New Roman"/>
          <w:spacing w:val="-4"/>
        </w:rPr>
        <w:t>202</w:t>
      </w:r>
      <w:r w:rsidR="002420C0">
        <w:rPr>
          <w:rFonts w:cs="Times New Roman"/>
          <w:spacing w:val="-4"/>
        </w:rPr>
        <w:t>4</w:t>
      </w:r>
      <w:r w:rsidR="00481B55">
        <w:rPr>
          <w:rFonts w:cs="Times New Roman"/>
          <w:spacing w:val="-4"/>
        </w:rPr>
        <w:t xml:space="preserve">, </w:t>
      </w:r>
      <w:r w:rsidRPr="0012708E">
        <w:rPr>
          <w:rFonts w:cs="Times New Roman"/>
        </w:rPr>
        <w:t>the f</w:t>
      </w:r>
      <w:r w:rsidRPr="0012708E">
        <w:rPr>
          <w:rFonts w:cs="Times New Roman"/>
          <w:spacing w:val="-4"/>
        </w:rPr>
        <w:t xml:space="preserve">inancial assets and liabilities classified by maturity of interest repricing periods </w:t>
      </w:r>
      <w:r w:rsidRPr="0012708E">
        <w:rPr>
          <w:rFonts w:cs="Times New Roman"/>
        </w:rPr>
        <w:t>are as follows:</w:t>
      </w:r>
    </w:p>
    <w:p w14:paraId="42105232" w14:textId="77777777" w:rsidR="00146FD2" w:rsidRPr="0012708E" w:rsidRDefault="00146FD2" w:rsidP="00146FD2">
      <w:pPr>
        <w:autoSpaceDE w:val="0"/>
        <w:autoSpaceDN w:val="0"/>
        <w:adjustRightInd w:val="0"/>
        <w:spacing w:line="240" w:lineRule="atLeast"/>
        <w:ind w:left="547"/>
        <w:jc w:val="thaiDistribute"/>
        <w:rPr>
          <w:rFonts w:cs="Times New Roman"/>
          <w:sz w:val="20"/>
          <w:szCs w:val="18"/>
        </w:rPr>
      </w:pP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2D5899" w:rsidRPr="0012708E" w14:paraId="07422433" w14:textId="77777777" w:rsidTr="00F3534A">
        <w:trPr>
          <w:cantSplit/>
          <w:tblHeader/>
        </w:trPr>
        <w:tc>
          <w:tcPr>
            <w:tcW w:w="2250" w:type="dxa"/>
          </w:tcPr>
          <w:p w14:paraId="072E2A8C"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10206F0D" w14:textId="77777777" w:rsidR="002D5899" w:rsidRPr="0012708E" w:rsidRDefault="002D5899" w:rsidP="003023D6">
            <w:pPr>
              <w:spacing w:line="220" w:lineRule="exact"/>
              <w:ind w:left="-117" w:right="-90"/>
              <w:jc w:val="center"/>
              <w:rPr>
                <w:rFonts w:cs="Times New Roman"/>
                <w:sz w:val="16"/>
                <w:szCs w:val="16"/>
              </w:rPr>
            </w:pPr>
            <w:r w:rsidRPr="0012708E">
              <w:rPr>
                <w:rFonts w:cs="Times New Roman"/>
                <w:b/>
                <w:bCs/>
                <w:sz w:val="16"/>
                <w:szCs w:val="16"/>
              </w:rPr>
              <w:t>Consolidated</w:t>
            </w:r>
          </w:p>
        </w:tc>
      </w:tr>
      <w:tr w:rsidR="002D5899" w:rsidRPr="0012708E" w14:paraId="7F41F743" w14:textId="77777777" w:rsidTr="00F3534A">
        <w:trPr>
          <w:cantSplit/>
          <w:tblHeader/>
        </w:trPr>
        <w:tc>
          <w:tcPr>
            <w:tcW w:w="2250" w:type="dxa"/>
          </w:tcPr>
          <w:p w14:paraId="0F7364BD"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229A5EA2" w14:textId="1257752D" w:rsidR="002D5899" w:rsidRPr="0012708E" w:rsidRDefault="00481B55" w:rsidP="003023D6">
            <w:pPr>
              <w:spacing w:line="220" w:lineRule="exact"/>
              <w:ind w:left="-117" w:right="-90"/>
              <w:jc w:val="center"/>
              <w:rPr>
                <w:rFonts w:cs="Times New Roman"/>
                <w:b/>
                <w:bCs/>
                <w:sz w:val="16"/>
                <w:szCs w:val="16"/>
              </w:rPr>
            </w:pPr>
            <w:r>
              <w:rPr>
                <w:rFonts w:cs="Times New Roman"/>
                <w:color w:val="000000"/>
                <w:sz w:val="16"/>
                <w:szCs w:val="16"/>
                <w:lang w:bidi="th-TH"/>
              </w:rPr>
              <w:t xml:space="preserve">30 June </w:t>
            </w:r>
            <w:r w:rsidR="002D5899" w:rsidRPr="0012708E">
              <w:rPr>
                <w:rFonts w:cs="Times New Roman"/>
                <w:color w:val="000000"/>
                <w:sz w:val="16"/>
                <w:szCs w:val="16"/>
                <w:lang w:bidi="th-TH"/>
              </w:rPr>
              <w:t>202</w:t>
            </w:r>
            <w:r>
              <w:rPr>
                <w:rFonts w:cs="Times New Roman"/>
                <w:color w:val="000000"/>
                <w:sz w:val="16"/>
                <w:szCs w:val="16"/>
                <w:lang w:bidi="th-TH"/>
              </w:rPr>
              <w:t>5</w:t>
            </w:r>
          </w:p>
        </w:tc>
      </w:tr>
      <w:tr w:rsidR="002D5899" w:rsidRPr="0012708E" w14:paraId="7F894E07" w14:textId="77777777" w:rsidTr="00F3534A">
        <w:trPr>
          <w:cantSplit/>
          <w:tblHeader/>
        </w:trPr>
        <w:tc>
          <w:tcPr>
            <w:tcW w:w="2250" w:type="dxa"/>
          </w:tcPr>
          <w:p w14:paraId="20B7BBF4"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4950" w:type="dxa"/>
            <w:gridSpan w:val="5"/>
          </w:tcPr>
          <w:p w14:paraId="43B247CC" w14:textId="77777777" w:rsidR="002D5899" w:rsidRPr="0012708E" w:rsidRDefault="002D5899" w:rsidP="003023D6">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297933E1" w14:textId="77777777" w:rsidR="002D5899" w:rsidRPr="0012708E" w:rsidRDefault="002D5899" w:rsidP="003023D6">
            <w:pPr>
              <w:spacing w:line="220" w:lineRule="exact"/>
              <w:ind w:left="-117" w:right="-90"/>
              <w:jc w:val="center"/>
              <w:rPr>
                <w:rFonts w:cs="Times New Roman"/>
                <w:sz w:val="16"/>
                <w:szCs w:val="16"/>
              </w:rPr>
            </w:pPr>
          </w:p>
        </w:tc>
        <w:tc>
          <w:tcPr>
            <w:tcW w:w="990" w:type="dxa"/>
            <w:vAlign w:val="bottom"/>
          </w:tcPr>
          <w:p w14:paraId="29C7FF41" w14:textId="77777777" w:rsidR="002D5899" w:rsidRPr="0012708E" w:rsidRDefault="002D5899" w:rsidP="003023D6">
            <w:pPr>
              <w:spacing w:line="220" w:lineRule="exact"/>
              <w:ind w:left="-117" w:right="-90"/>
              <w:jc w:val="center"/>
              <w:rPr>
                <w:rFonts w:cs="Times New Roman"/>
                <w:sz w:val="16"/>
                <w:szCs w:val="16"/>
              </w:rPr>
            </w:pPr>
          </w:p>
        </w:tc>
      </w:tr>
      <w:tr w:rsidR="002D5899" w:rsidRPr="0012708E" w14:paraId="012C1AED" w14:textId="77777777" w:rsidTr="00F3534A">
        <w:trPr>
          <w:cantSplit/>
          <w:tblHeader/>
        </w:trPr>
        <w:tc>
          <w:tcPr>
            <w:tcW w:w="2250" w:type="dxa"/>
          </w:tcPr>
          <w:p w14:paraId="51837208" w14:textId="77777777" w:rsidR="002D5899" w:rsidRPr="0012708E"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3ABA70C0" w14:textId="77777777" w:rsidR="002D5899" w:rsidRPr="0012708E" w:rsidRDefault="002D5899" w:rsidP="002D5899">
            <w:pPr>
              <w:spacing w:line="220" w:lineRule="exact"/>
              <w:ind w:left="-117" w:right="-90"/>
              <w:jc w:val="center"/>
              <w:rPr>
                <w:rFonts w:cs="Times New Roman"/>
                <w:sz w:val="16"/>
                <w:szCs w:val="16"/>
              </w:rPr>
            </w:pPr>
          </w:p>
        </w:tc>
        <w:tc>
          <w:tcPr>
            <w:tcW w:w="900" w:type="dxa"/>
          </w:tcPr>
          <w:p w14:paraId="1D845968" w14:textId="77777777" w:rsidR="002D5899" w:rsidRPr="0012708E" w:rsidRDefault="002D5899" w:rsidP="002D5899">
            <w:pPr>
              <w:spacing w:line="220" w:lineRule="exact"/>
              <w:ind w:left="-117" w:right="-90"/>
              <w:jc w:val="center"/>
              <w:rPr>
                <w:rFonts w:cs="Times New Roman"/>
                <w:sz w:val="16"/>
                <w:szCs w:val="16"/>
              </w:rPr>
            </w:pPr>
          </w:p>
        </w:tc>
        <w:tc>
          <w:tcPr>
            <w:tcW w:w="990" w:type="dxa"/>
            <w:vAlign w:val="bottom"/>
          </w:tcPr>
          <w:p w14:paraId="7966B495"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742AB51B"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2572CC1D" w14:textId="77777777" w:rsidR="002D5899" w:rsidRPr="0012708E" w:rsidRDefault="002D5899" w:rsidP="002D5899">
            <w:pPr>
              <w:spacing w:line="220" w:lineRule="exact"/>
              <w:ind w:left="-117" w:right="-90"/>
              <w:jc w:val="center"/>
              <w:rPr>
                <w:rFonts w:cs="Times New Roman"/>
                <w:sz w:val="16"/>
                <w:szCs w:val="16"/>
              </w:rPr>
            </w:pPr>
          </w:p>
        </w:tc>
        <w:tc>
          <w:tcPr>
            <w:tcW w:w="990" w:type="dxa"/>
            <w:vAlign w:val="bottom"/>
          </w:tcPr>
          <w:p w14:paraId="400D3F64" w14:textId="4C512F6A"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5745A469" w14:textId="6194C694" w:rsidR="002D5899" w:rsidRPr="0012708E" w:rsidRDefault="002D5899" w:rsidP="002D5899">
            <w:pPr>
              <w:spacing w:line="220" w:lineRule="exact"/>
              <w:ind w:left="-117" w:right="-90"/>
              <w:jc w:val="center"/>
              <w:rPr>
                <w:rFonts w:cs="Times New Roman"/>
                <w:sz w:val="16"/>
                <w:szCs w:val="16"/>
              </w:rPr>
            </w:pPr>
          </w:p>
        </w:tc>
      </w:tr>
      <w:tr w:rsidR="002D5899" w:rsidRPr="0012708E" w14:paraId="384245CC" w14:textId="77777777" w:rsidTr="00F3534A">
        <w:trPr>
          <w:cantSplit/>
          <w:tblHeader/>
        </w:trPr>
        <w:tc>
          <w:tcPr>
            <w:tcW w:w="2250" w:type="dxa"/>
          </w:tcPr>
          <w:p w14:paraId="1411A947" w14:textId="77777777" w:rsidR="002D5899" w:rsidRPr="0012708E"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0497BE9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4C779C3B"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23B15ED0"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668F056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17CF81A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0EADF52F" w14:textId="23930A23"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42A3B5CF" w14:textId="5AF8A98B" w:rsidR="002D5899" w:rsidRPr="0012708E" w:rsidRDefault="002D5899" w:rsidP="002D5899">
            <w:pPr>
              <w:spacing w:line="220" w:lineRule="exact"/>
              <w:ind w:left="-117" w:right="-90"/>
              <w:jc w:val="center"/>
              <w:rPr>
                <w:rFonts w:cs="Times New Roman"/>
                <w:sz w:val="16"/>
                <w:szCs w:val="16"/>
              </w:rPr>
            </w:pPr>
          </w:p>
        </w:tc>
      </w:tr>
      <w:tr w:rsidR="002D5899" w:rsidRPr="0012708E" w14:paraId="57379808" w14:textId="77777777" w:rsidTr="00F3534A">
        <w:trPr>
          <w:cantSplit/>
          <w:tblHeader/>
        </w:trPr>
        <w:tc>
          <w:tcPr>
            <w:tcW w:w="2250" w:type="dxa"/>
          </w:tcPr>
          <w:p w14:paraId="617C66FE" w14:textId="77777777" w:rsidR="002D5899" w:rsidRPr="0012708E"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7C880DD7"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0A87DCB5"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192AB8F0"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170596F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4C7D8262"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05FFBEB9" w14:textId="108D289E"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3F447FDF" w14:textId="125BF730"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Total</w:t>
            </w:r>
          </w:p>
        </w:tc>
      </w:tr>
      <w:tr w:rsidR="002D5899" w:rsidRPr="0012708E" w14:paraId="5C32A48C" w14:textId="77777777" w:rsidTr="00F3534A">
        <w:trPr>
          <w:cantSplit/>
          <w:tblHeader/>
        </w:trPr>
        <w:tc>
          <w:tcPr>
            <w:tcW w:w="2250" w:type="dxa"/>
          </w:tcPr>
          <w:p w14:paraId="0AD054B5"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266754DD" w14:textId="77777777" w:rsidR="002D5899" w:rsidRPr="0012708E" w:rsidRDefault="002D5899" w:rsidP="003023D6">
            <w:pPr>
              <w:spacing w:line="220" w:lineRule="exact"/>
              <w:ind w:left="-117" w:right="-90"/>
              <w:jc w:val="center"/>
              <w:rPr>
                <w:rFonts w:cs="Times New Roman"/>
                <w:sz w:val="16"/>
                <w:szCs w:val="16"/>
              </w:rPr>
            </w:pPr>
            <w:r w:rsidRPr="0012708E">
              <w:rPr>
                <w:rFonts w:cs="Times New Roman"/>
                <w:i/>
                <w:iCs/>
                <w:sz w:val="16"/>
                <w:szCs w:val="16"/>
              </w:rPr>
              <w:t>(in thousand Baht)</w:t>
            </w:r>
          </w:p>
        </w:tc>
      </w:tr>
      <w:tr w:rsidR="002D5899" w:rsidRPr="0012708E" w14:paraId="595D9A63" w14:textId="77777777" w:rsidTr="00F3534A">
        <w:trPr>
          <w:cantSplit/>
        </w:trPr>
        <w:tc>
          <w:tcPr>
            <w:tcW w:w="2250" w:type="dxa"/>
          </w:tcPr>
          <w:p w14:paraId="1DDF86AC" w14:textId="77777777" w:rsidR="002D5899" w:rsidRPr="0012708E" w:rsidRDefault="002D5899" w:rsidP="003023D6">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vAlign w:val="bottom"/>
          </w:tcPr>
          <w:p w14:paraId="233E38F9" w14:textId="77777777" w:rsidR="002D5899" w:rsidRPr="009F720D" w:rsidRDefault="002D5899" w:rsidP="009F720D">
            <w:pPr>
              <w:tabs>
                <w:tab w:val="decimal" w:pos="702"/>
              </w:tabs>
              <w:spacing w:line="220" w:lineRule="exact"/>
              <w:ind w:left="-135" w:right="7"/>
              <w:jc w:val="right"/>
              <w:rPr>
                <w:rFonts w:cs="Times New Roman"/>
                <w:sz w:val="16"/>
                <w:szCs w:val="16"/>
                <w:lang w:val="en-US" w:bidi="th-TH"/>
              </w:rPr>
            </w:pPr>
          </w:p>
        </w:tc>
        <w:tc>
          <w:tcPr>
            <w:tcW w:w="900" w:type="dxa"/>
            <w:vAlign w:val="bottom"/>
          </w:tcPr>
          <w:p w14:paraId="251C5CAF" w14:textId="77777777" w:rsidR="002D5899" w:rsidRPr="009F720D" w:rsidRDefault="002D5899" w:rsidP="009F720D">
            <w:pPr>
              <w:tabs>
                <w:tab w:val="decimal" w:pos="702"/>
              </w:tabs>
              <w:spacing w:line="220" w:lineRule="exact"/>
              <w:ind w:left="-135" w:right="7"/>
              <w:jc w:val="right"/>
              <w:rPr>
                <w:rFonts w:cs="Times New Roman"/>
                <w:sz w:val="16"/>
                <w:szCs w:val="16"/>
                <w:lang w:val="en-US" w:bidi="th-TH"/>
              </w:rPr>
            </w:pPr>
          </w:p>
        </w:tc>
        <w:tc>
          <w:tcPr>
            <w:tcW w:w="990" w:type="dxa"/>
            <w:vAlign w:val="bottom"/>
          </w:tcPr>
          <w:p w14:paraId="4C1C7034" w14:textId="77777777" w:rsidR="002D5899" w:rsidRPr="009F720D" w:rsidRDefault="002D5899" w:rsidP="009F720D">
            <w:pPr>
              <w:tabs>
                <w:tab w:val="decimal" w:pos="702"/>
              </w:tabs>
              <w:spacing w:line="220" w:lineRule="exact"/>
              <w:ind w:left="-135" w:right="7"/>
              <w:jc w:val="right"/>
              <w:rPr>
                <w:rFonts w:cs="Times New Roman"/>
                <w:sz w:val="16"/>
                <w:szCs w:val="16"/>
                <w:lang w:val="en-US" w:bidi="th-TH"/>
              </w:rPr>
            </w:pPr>
          </w:p>
        </w:tc>
        <w:tc>
          <w:tcPr>
            <w:tcW w:w="1080" w:type="dxa"/>
            <w:vAlign w:val="bottom"/>
          </w:tcPr>
          <w:p w14:paraId="7A09516E" w14:textId="77777777" w:rsidR="002D5899" w:rsidRPr="009F720D" w:rsidRDefault="002D5899" w:rsidP="009F720D">
            <w:pPr>
              <w:tabs>
                <w:tab w:val="decimal" w:pos="702"/>
              </w:tabs>
              <w:spacing w:line="220" w:lineRule="exact"/>
              <w:ind w:left="-135" w:right="7"/>
              <w:jc w:val="right"/>
              <w:rPr>
                <w:rFonts w:cs="Times New Roman"/>
                <w:sz w:val="16"/>
                <w:szCs w:val="16"/>
                <w:lang w:val="en-US" w:bidi="th-TH"/>
              </w:rPr>
            </w:pPr>
          </w:p>
        </w:tc>
        <w:tc>
          <w:tcPr>
            <w:tcW w:w="990" w:type="dxa"/>
          </w:tcPr>
          <w:p w14:paraId="5285E14C" w14:textId="77777777" w:rsidR="002D5899" w:rsidRPr="009F720D" w:rsidRDefault="002D5899" w:rsidP="009F720D">
            <w:pPr>
              <w:tabs>
                <w:tab w:val="decimal" w:pos="702"/>
              </w:tabs>
              <w:spacing w:line="220" w:lineRule="exact"/>
              <w:ind w:left="-135" w:right="7"/>
              <w:jc w:val="right"/>
              <w:rPr>
                <w:rFonts w:cs="Times New Roman"/>
                <w:sz w:val="16"/>
                <w:szCs w:val="16"/>
                <w:lang w:val="en-US" w:bidi="th-TH"/>
              </w:rPr>
            </w:pPr>
          </w:p>
        </w:tc>
        <w:tc>
          <w:tcPr>
            <w:tcW w:w="990" w:type="dxa"/>
          </w:tcPr>
          <w:p w14:paraId="7520EFA8" w14:textId="77777777" w:rsidR="002D5899" w:rsidRPr="009F720D" w:rsidRDefault="002D5899" w:rsidP="009F720D">
            <w:pPr>
              <w:tabs>
                <w:tab w:val="decimal" w:pos="702"/>
              </w:tabs>
              <w:spacing w:line="220" w:lineRule="exact"/>
              <w:ind w:left="-135" w:right="7"/>
              <w:jc w:val="right"/>
              <w:rPr>
                <w:rFonts w:cs="Times New Roman"/>
                <w:sz w:val="16"/>
                <w:szCs w:val="16"/>
                <w:lang w:val="en-US" w:bidi="th-TH"/>
              </w:rPr>
            </w:pPr>
          </w:p>
        </w:tc>
        <w:tc>
          <w:tcPr>
            <w:tcW w:w="990" w:type="dxa"/>
            <w:vAlign w:val="bottom"/>
          </w:tcPr>
          <w:p w14:paraId="0B96F213" w14:textId="77777777" w:rsidR="002D5899" w:rsidRPr="009F720D" w:rsidRDefault="002D5899" w:rsidP="009F720D">
            <w:pPr>
              <w:spacing w:line="220" w:lineRule="exact"/>
              <w:ind w:left="-135" w:right="7"/>
              <w:jc w:val="right"/>
              <w:rPr>
                <w:rFonts w:cs="Times New Roman"/>
                <w:sz w:val="16"/>
                <w:szCs w:val="16"/>
                <w:lang w:val="en-US" w:bidi="th-TH"/>
              </w:rPr>
            </w:pPr>
          </w:p>
        </w:tc>
      </w:tr>
      <w:tr w:rsidR="007862A6" w:rsidRPr="0012708E" w14:paraId="4CA48F0F" w14:textId="77777777" w:rsidTr="00F3534A">
        <w:trPr>
          <w:cantSplit/>
        </w:trPr>
        <w:tc>
          <w:tcPr>
            <w:tcW w:w="2250" w:type="dxa"/>
          </w:tcPr>
          <w:p w14:paraId="76F8BA3A" w14:textId="77777777" w:rsidR="007862A6" w:rsidRPr="0012708E" w:rsidRDefault="007862A6" w:rsidP="007862A6">
            <w:pPr>
              <w:tabs>
                <w:tab w:val="left" w:pos="356"/>
              </w:tabs>
              <w:spacing w:line="220" w:lineRule="exact"/>
              <w:ind w:left="-18" w:right="9"/>
              <w:rPr>
                <w:rFonts w:cs="Times New Roman"/>
                <w:sz w:val="16"/>
                <w:szCs w:val="16"/>
              </w:rPr>
            </w:pPr>
            <w:r w:rsidRPr="0012708E">
              <w:rPr>
                <w:rFonts w:cs="Times New Roman"/>
                <w:sz w:val="16"/>
                <w:szCs w:val="16"/>
              </w:rPr>
              <w:t xml:space="preserve">Cash </w:t>
            </w:r>
          </w:p>
        </w:tc>
        <w:tc>
          <w:tcPr>
            <w:tcW w:w="990" w:type="dxa"/>
          </w:tcPr>
          <w:p w14:paraId="3F0D4359" w14:textId="0B395A9F" w:rsidR="007862A6" w:rsidRPr="006E1316" w:rsidRDefault="007862A6" w:rsidP="007862A6">
            <w:pPr>
              <w:tabs>
                <w:tab w:val="decimal" w:pos="683"/>
              </w:tabs>
              <w:spacing w:line="220" w:lineRule="exact"/>
              <w:ind w:left="-135" w:right="7"/>
              <w:jc w:val="right"/>
              <w:rPr>
                <w:rFonts w:cs="Times New Roman"/>
                <w:sz w:val="16"/>
                <w:szCs w:val="16"/>
                <w:lang w:val="en-US" w:bidi="th-TH"/>
              </w:rPr>
            </w:pPr>
            <w:r w:rsidRPr="00AA6956">
              <w:rPr>
                <w:rFonts w:cs="Times New Roman"/>
                <w:sz w:val="16"/>
                <w:szCs w:val="16"/>
                <w:lang w:val="en-US" w:bidi="th-TH"/>
              </w:rPr>
              <w:t>-</w:t>
            </w:r>
          </w:p>
        </w:tc>
        <w:tc>
          <w:tcPr>
            <w:tcW w:w="900" w:type="dxa"/>
          </w:tcPr>
          <w:p w14:paraId="7ADD85F8" w14:textId="32563E2F" w:rsidR="007862A6" w:rsidRPr="009F720D" w:rsidRDefault="007862A6" w:rsidP="007862A6">
            <w:pPr>
              <w:tabs>
                <w:tab w:val="decimal" w:pos="700"/>
              </w:tabs>
              <w:spacing w:line="220" w:lineRule="exact"/>
              <w:ind w:left="-119" w:right="-29"/>
              <w:jc w:val="right"/>
              <w:rPr>
                <w:rFonts w:cs="Times New Roman"/>
                <w:sz w:val="16"/>
                <w:szCs w:val="16"/>
                <w:lang w:val="en-US" w:bidi="th-TH"/>
              </w:rPr>
            </w:pPr>
            <w:r w:rsidRPr="00AA6956">
              <w:rPr>
                <w:rFonts w:cs="Times New Roman"/>
                <w:sz w:val="16"/>
                <w:szCs w:val="16"/>
                <w:lang w:val="en-US" w:bidi="th-TH"/>
              </w:rPr>
              <w:t>-</w:t>
            </w:r>
          </w:p>
        </w:tc>
        <w:tc>
          <w:tcPr>
            <w:tcW w:w="990" w:type="dxa"/>
          </w:tcPr>
          <w:p w14:paraId="1F6976BA" w14:textId="319C624C" w:rsidR="007862A6" w:rsidRPr="009F720D" w:rsidRDefault="007862A6" w:rsidP="007862A6">
            <w:pPr>
              <w:tabs>
                <w:tab w:val="decimal" w:pos="770"/>
              </w:tabs>
              <w:spacing w:line="220" w:lineRule="exact"/>
              <w:ind w:left="-135" w:right="-20"/>
              <w:jc w:val="right"/>
              <w:rPr>
                <w:rFonts w:cs="Times New Roman"/>
                <w:sz w:val="16"/>
                <w:szCs w:val="16"/>
                <w:lang w:val="en-US" w:bidi="th-TH"/>
              </w:rPr>
            </w:pPr>
            <w:r w:rsidRPr="00AA6956">
              <w:rPr>
                <w:rFonts w:cs="Times New Roman"/>
                <w:sz w:val="16"/>
                <w:szCs w:val="16"/>
                <w:lang w:val="en-US" w:bidi="th-TH"/>
              </w:rPr>
              <w:t>-</w:t>
            </w:r>
          </w:p>
        </w:tc>
        <w:tc>
          <w:tcPr>
            <w:tcW w:w="1080" w:type="dxa"/>
          </w:tcPr>
          <w:p w14:paraId="2BFC8C52" w14:textId="5773D38D" w:rsidR="007862A6" w:rsidRPr="009F720D" w:rsidRDefault="007862A6" w:rsidP="007862A6">
            <w:pPr>
              <w:tabs>
                <w:tab w:val="decimal" w:pos="864"/>
              </w:tabs>
              <w:spacing w:line="220" w:lineRule="exact"/>
              <w:ind w:left="-21" w:right="-105"/>
              <w:rPr>
                <w:rFonts w:cs="Times New Roman"/>
                <w:sz w:val="16"/>
                <w:szCs w:val="16"/>
                <w:lang w:val="en-US" w:bidi="th-TH"/>
              </w:rPr>
            </w:pPr>
            <w:r w:rsidRPr="00AA6956">
              <w:rPr>
                <w:rFonts w:cs="Times New Roman"/>
                <w:sz w:val="16"/>
                <w:szCs w:val="16"/>
                <w:lang w:val="en-US" w:bidi="th-TH"/>
              </w:rPr>
              <w:t>-</w:t>
            </w:r>
          </w:p>
        </w:tc>
        <w:tc>
          <w:tcPr>
            <w:tcW w:w="990" w:type="dxa"/>
          </w:tcPr>
          <w:p w14:paraId="129FFBF6" w14:textId="1187AF2D" w:rsidR="007862A6" w:rsidRPr="009F720D" w:rsidRDefault="007862A6" w:rsidP="007862A6">
            <w:pPr>
              <w:tabs>
                <w:tab w:val="decimal" w:pos="780"/>
              </w:tabs>
              <w:spacing w:line="220" w:lineRule="exact"/>
              <w:ind w:right="-100"/>
              <w:rPr>
                <w:rFonts w:cs="Times New Roman"/>
                <w:sz w:val="16"/>
                <w:szCs w:val="16"/>
                <w:lang w:val="en-US" w:bidi="th-TH"/>
              </w:rPr>
            </w:pPr>
            <w:r w:rsidRPr="00AA6956">
              <w:rPr>
                <w:rFonts w:cs="Times New Roman"/>
                <w:sz w:val="16"/>
                <w:szCs w:val="16"/>
                <w:lang w:val="en-US" w:bidi="th-TH"/>
              </w:rPr>
              <w:t>-</w:t>
            </w:r>
          </w:p>
        </w:tc>
        <w:tc>
          <w:tcPr>
            <w:tcW w:w="990" w:type="dxa"/>
          </w:tcPr>
          <w:p w14:paraId="1E91BB80" w14:textId="1D581ADB" w:rsidR="007862A6" w:rsidRPr="009F720D" w:rsidRDefault="007862A6" w:rsidP="007862A6">
            <w:pPr>
              <w:tabs>
                <w:tab w:val="decimal" w:pos="740"/>
              </w:tabs>
              <w:spacing w:line="220" w:lineRule="exact"/>
              <w:jc w:val="right"/>
              <w:rPr>
                <w:rFonts w:cs="Times New Roman"/>
                <w:sz w:val="16"/>
                <w:szCs w:val="16"/>
                <w:lang w:val="en-US" w:bidi="th-TH"/>
              </w:rPr>
            </w:pPr>
            <w:r w:rsidRPr="00AA6956">
              <w:rPr>
                <w:rFonts w:cs="Times New Roman"/>
                <w:sz w:val="16"/>
                <w:szCs w:val="16"/>
                <w:lang w:val="en-US" w:bidi="th-TH"/>
              </w:rPr>
              <w:t>440,616</w:t>
            </w:r>
          </w:p>
        </w:tc>
        <w:tc>
          <w:tcPr>
            <w:tcW w:w="990" w:type="dxa"/>
          </w:tcPr>
          <w:p w14:paraId="57D2DAA4" w14:textId="580AFE4D" w:rsidR="007862A6" w:rsidRPr="009F720D" w:rsidRDefault="007862A6" w:rsidP="007862A6">
            <w:pPr>
              <w:tabs>
                <w:tab w:val="decimal" w:pos="900"/>
              </w:tabs>
              <w:spacing w:line="220" w:lineRule="exact"/>
              <w:ind w:left="-135" w:right="-30"/>
              <w:jc w:val="right"/>
              <w:rPr>
                <w:rFonts w:cs="Times New Roman"/>
                <w:sz w:val="16"/>
                <w:szCs w:val="16"/>
                <w:lang w:val="en-US" w:bidi="th-TH"/>
              </w:rPr>
            </w:pPr>
            <w:r w:rsidRPr="00AA6956">
              <w:rPr>
                <w:rFonts w:cs="Times New Roman"/>
                <w:sz w:val="16"/>
                <w:szCs w:val="16"/>
                <w:lang w:val="en-US" w:bidi="th-TH"/>
              </w:rPr>
              <w:t>440,616</w:t>
            </w:r>
          </w:p>
        </w:tc>
      </w:tr>
      <w:tr w:rsidR="007862A6" w:rsidRPr="0012708E" w14:paraId="13EC809A" w14:textId="77777777" w:rsidTr="00AA6956">
        <w:trPr>
          <w:cantSplit/>
        </w:trPr>
        <w:tc>
          <w:tcPr>
            <w:tcW w:w="2250" w:type="dxa"/>
            <w:vAlign w:val="bottom"/>
          </w:tcPr>
          <w:p w14:paraId="60110AA3" w14:textId="77777777" w:rsidR="007862A6" w:rsidRPr="008E60FC" w:rsidRDefault="007862A6" w:rsidP="007862A6">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tcPr>
          <w:p w14:paraId="214AFD35" w14:textId="77777777" w:rsidR="007862A6" w:rsidRDefault="007862A6" w:rsidP="007862A6">
            <w:pPr>
              <w:tabs>
                <w:tab w:val="decimal" w:pos="683"/>
              </w:tabs>
              <w:spacing w:line="220" w:lineRule="exact"/>
              <w:ind w:left="-135" w:right="7"/>
              <w:jc w:val="right"/>
              <w:rPr>
                <w:rFonts w:cs="Times New Roman"/>
                <w:sz w:val="16"/>
                <w:szCs w:val="16"/>
                <w:lang w:val="en-US" w:bidi="th-TH"/>
              </w:rPr>
            </w:pPr>
          </w:p>
          <w:p w14:paraId="7C72BB61" w14:textId="251E951B" w:rsidR="007862A6" w:rsidRPr="00676DB1" w:rsidRDefault="007862A6" w:rsidP="007862A6">
            <w:pPr>
              <w:tabs>
                <w:tab w:val="decimal" w:pos="683"/>
              </w:tabs>
              <w:spacing w:line="220" w:lineRule="exact"/>
              <w:ind w:left="-135" w:right="7"/>
              <w:jc w:val="right"/>
              <w:rPr>
                <w:rFonts w:cs="Times New Roman"/>
                <w:sz w:val="16"/>
                <w:szCs w:val="16"/>
                <w:lang w:val="en-US" w:bidi="th-TH"/>
              </w:rPr>
            </w:pPr>
            <w:r w:rsidRPr="00AA6956">
              <w:rPr>
                <w:rFonts w:cs="Times New Roman"/>
                <w:sz w:val="16"/>
                <w:szCs w:val="16"/>
                <w:lang w:val="en-US" w:bidi="th-TH"/>
              </w:rPr>
              <w:t>4,259</w:t>
            </w:r>
          </w:p>
        </w:tc>
        <w:tc>
          <w:tcPr>
            <w:tcW w:w="900" w:type="dxa"/>
          </w:tcPr>
          <w:p w14:paraId="4AD734FC" w14:textId="77777777" w:rsidR="007862A6" w:rsidRDefault="007862A6" w:rsidP="007862A6">
            <w:pPr>
              <w:tabs>
                <w:tab w:val="decimal" w:pos="683"/>
              </w:tabs>
              <w:spacing w:line="220" w:lineRule="exact"/>
              <w:ind w:left="-115" w:right="-29"/>
              <w:jc w:val="right"/>
              <w:rPr>
                <w:rFonts w:cs="Times New Roman"/>
                <w:sz w:val="16"/>
                <w:szCs w:val="16"/>
                <w:lang w:val="en-US" w:bidi="th-TH"/>
              </w:rPr>
            </w:pPr>
          </w:p>
          <w:p w14:paraId="769E9B24" w14:textId="54E0B045" w:rsidR="007862A6" w:rsidRPr="00676DB1" w:rsidRDefault="007862A6" w:rsidP="007862A6">
            <w:pPr>
              <w:tabs>
                <w:tab w:val="decimal" w:pos="683"/>
              </w:tabs>
              <w:spacing w:line="220" w:lineRule="exact"/>
              <w:ind w:left="-115" w:right="-29"/>
              <w:jc w:val="right"/>
              <w:rPr>
                <w:rFonts w:cs="Times New Roman"/>
                <w:sz w:val="16"/>
                <w:szCs w:val="16"/>
                <w:lang w:val="en-US" w:bidi="th-TH"/>
              </w:rPr>
            </w:pPr>
            <w:r w:rsidRPr="00AA6956">
              <w:rPr>
                <w:rFonts w:cs="Times New Roman"/>
                <w:sz w:val="16"/>
                <w:szCs w:val="16"/>
                <w:lang w:val="en-US" w:bidi="th-TH"/>
              </w:rPr>
              <w:t>13,400,000</w:t>
            </w:r>
          </w:p>
        </w:tc>
        <w:tc>
          <w:tcPr>
            <w:tcW w:w="990" w:type="dxa"/>
          </w:tcPr>
          <w:p w14:paraId="72D785BA" w14:textId="77777777" w:rsidR="007862A6" w:rsidRDefault="007862A6" w:rsidP="007862A6">
            <w:pPr>
              <w:tabs>
                <w:tab w:val="decimal" w:pos="683"/>
              </w:tabs>
              <w:spacing w:line="220" w:lineRule="exact"/>
              <w:ind w:left="-135" w:right="-20"/>
              <w:jc w:val="right"/>
              <w:rPr>
                <w:rFonts w:cs="Times New Roman"/>
                <w:sz w:val="16"/>
                <w:szCs w:val="16"/>
                <w:lang w:val="en-US" w:bidi="th-TH"/>
              </w:rPr>
            </w:pPr>
          </w:p>
          <w:p w14:paraId="0AAFAC02" w14:textId="3D18934B" w:rsidR="007862A6" w:rsidRPr="00676DB1" w:rsidRDefault="007862A6" w:rsidP="007862A6">
            <w:pPr>
              <w:tabs>
                <w:tab w:val="decimal" w:pos="683"/>
              </w:tabs>
              <w:spacing w:line="220" w:lineRule="exact"/>
              <w:ind w:left="-135" w:right="-20"/>
              <w:jc w:val="right"/>
              <w:rPr>
                <w:rFonts w:cs="Times New Roman"/>
                <w:sz w:val="16"/>
                <w:szCs w:val="16"/>
                <w:lang w:val="en-US" w:bidi="th-TH"/>
              </w:rPr>
            </w:pPr>
            <w:r w:rsidRPr="00AA6956">
              <w:rPr>
                <w:rFonts w:cs="Times New Roman"/>
                <w:sz w:val="16"/>
                <w:szCs w:val="16"/>
                <w:lang w:val="en-US" w:bidi="th-TH"/>
              </w:rPr>
              <w:t>-</w:t>
            </w:r>
          </w:p>
        </w:tc>
        <w:tc>
          <w:tcPr>
            <w:tcW w:w="1080" w:type="dxa"/>
          </w:tcPr>
          <w:p w14:paraId="0994FB00" w14:textId="77777777" w:rsidR="007862A6" w:rsidRDefault="007862A6" w:rsidP="007862A6">
            <w:pPr>
              <w:tabs>
                <w:tab w:val="decimal" w:pos="864"/>
              </w:tabs>
              <w:spacing w:line="220" w:lineRule="exact"/>
              <w:ind w:left="-21" w:right="-105"/>
              <w:rPr>
                <w:rFonts w:cs="Times New Roman"/>
                <w:sz w:val="16"/>
                <w:szCs w:val="16"/>
                <w:lang w:val="en-US" w:bidi="th-TH"/>
              </w:rPr>
            </w:pPr>
          </w:p>
          <w:p w14:paraId="48AEB1EE" w14:textId="51321679" w:rsidR="007862A6" w:rsidRPr="009F720D" w:rsidRDefault="007862A6" w:rsidP="007862A6">
            <w:pPr>
              <w:tabs>
                <w:tab w:val="decimal" w:pos="864"/>
              </w:tabs>
              <w:spacing w:line="220" w:lineRule="exact"/>
              <w:ind w:left="-21" w:right="-105"/>
              <w:rPr>
                <w:rFonts w:cs="Times New Roman"/>
                <w:sz w:val="16"/>
                <w:szCs w:val="16"/>
                <w:lang w:val="en-US" w:bidi="th-TH"/>
              </w:rPr>
            </w:pPr>
            <w:r w:rsidRPr="00AA6956">
              <w:rPr>
                <w:rFonts w:cs="Times New Roman"/>
                <w:sz w:val="16"/>
                <w:szCs w:val="16"/>
                <w:lang w:val="en-US" w:bidi="th-TH"/>
              </w:rPr>
              <w:t>-</w:t>
            </w:r>
          </w:p>
        </w:tc>
        <w:tc>
          <w:tcPr>
            <w:tcW w:w="990" w:type="dxa"/>
          </w:tcPr>
          <w:p w14:paraId="17D2E84D" w14:textId="77777777" w:rsidR="007862A6" w:rsidRDefault="007862A6" w:rsidP="007862A6">
            <w:pPr>
              <w:tabs>
                <w:tab w:val="decimal" w:pos="780"/>
              </w:tabs>
              <w:spacing w:line="220" w:lineRule="exact"/>
              <w:ind w:right="-100"/>
              <w:rPr>
                <w:rFonts w:cs="Times New Roman"/>
                <w:sz w:val="16"/>
                <w:szCs w:val="16"/>
                <w:lang w:val="en-US" w:bidi="th-TH"/>
              </w:rPr>
            </w:pPr>
          </w:p>
          <w:p w14:paraId="493D1C1A" w14:textId="336DD6B7" w:rsidR="007862A6" w:rsidRPr="009F720D" w:rsidRDefault="007862A6" w:rsidP="007862A6">
            <w:pPr>
              <w:tabs>
                <w:tab w:val="decimal" w:pos="780"/>
              </w:tabs>
              <w:spacing w:line="220" w:lineRule="exact"/>
              <w:ind w:right="-100"/>
              <w:rPr>
                <w:rFonts w:cs="Times New Roman"/>
                <w:sz w:val="16"/>
                <w:szCs w:val="16"/>
                <w:lang w:val="en-US" w:bidi="th-TH"/>
              </w:rPr>
            </w:pPr>
            <w:r w:rsidRPr="00AA6956">
              <w:rPr>
                <w:rFonts w:cs="Times New Roman"/>
                <w:sz w:val="16"/>
                <w:szCs w:val="16"/>
                <w:lang w:val="en-US" w:bidi="th-TH"/>
              </w:rPr>
              <w:t>-</w:t>
            </w:r>
          </w:p>
        </w:tc>
        <w:tc>
          <w:tcPr>
            <w:tcW w:w="990" w:type="dxa"/>
          </w:tcPr>
          <w:p w14:paraId="0D02C827" w14:textId="77777777" w:rsidR="007862A6" w:rsidRDefault="007862A6" w:rsidP="007862A6">
            <w:pPr>
              <w:tabs>
                <w:tab w:val="decimal" w:pos="683"/>
                <w:tab w:val="decimal" w:pos="740"/>
              </w:tabs>
              <w:spacing w:line="220" w:lineRule="exact"/>
              <w:jc w:val="right"/>
              <w:rPr>
                <w:rFonts w:cs="Times New Roman"/>
                <w:sz w:val="16"/>
                <w:szCs w:val="16"/>
                <w:lang w:val="en-US" w:bidi="th-TH"/>
              </w:rPr>
            </w:pPr>
          </w:p>
          <w:p w14:paraId="6CB5BDA4" w14:textId="11267FD5" w:rsidR="007862A6" w:rsidRPr="00676DB1" w:rsidRDefault="007862A6" w:rsidP="007862A6">
            <w:pPr>
              <w:tabs>
                <w:tab w:val="decimal" w:pos="683"/>
                <w:tab w:val="decimal" w:pos="740"/>
              </w:tabs>
              <w:spacing w:line="220" w:lineRule="exact"/>
              <w:jc w:val="right"/>
              <w:rPr>
                <w:rFonts w:cs="Times New Roman"/>
                <w:sz w:val="16"/>
                <w:szCs w:val="16"/>
                <w:lang w:val="en-US" w:bidi="th-TH"/>
              </w:rPr>
            </w:pPr>
            <w:r w:rsidRPr="00AA6956">
              <w:rPr>
                <w:rFonts w:cs="Times New Roman"/>
                <w:sz w:val="16"/>
                <w:szCs w:val="16"/>
                <w:lang w:val="en-US" w:bidi="th-TH"/>
              </w:rPr>
              <w:t>2,190,836</w:t>
            </w:r>
          </w:p>
        </w:tc>
        <w:tc>
          <w:tcPr>
            <w:tcW w:w="990" w:type="dxa"/>
          </w:tcPr>
          <w:p w14:paraId="2E9D2FA4" w14:textId="77777777" w:rsidR="007862A6" w:rsidRDefault="007862A6" w:rsidP="007862A6">
            <w:pPr>
              <w:tabs>
                <w:tab w:val="decimal" w:pos="900"/>
              </w:tabs>
              <w:spacing w:line="220" w:lineRule="exact"/>
              <w:ind w:left="-135" w:right="-30"/>
              <w:jc w:val="right"/>
              <w:rPr>
                <w:rFonts w:cs="Times New Roman"/>
                <w:sz w:val="16"/>
                <w:szCs w:val="16"/>
                <w:lang w:val="en-US" w:bidi="th-TH"/>
              </w:rPr>
            </w:pPr>
          </w:p>
          <w:p w14:paraId="13AFEF7F" w14:textId="3EC5355E" w:rsidR="007862A6" w:rsidRPr="009F720D" w:rsidRDefault="007862A6" w:rsidP="007862A6">
            <w:pPr>
              <w:tabs>
                <w:tab w:val="decimal" w:pos="900"/>
              </w:tabs>
              <w:spacing w:line="220" w:lineRule="exact"/>
              <w:ind w:left="-135" w:right="-30"/>
              <w:jc w:val="right"/>
              <w:rPr>
                <w:rFonts w:cs="Times New Roman"/>
                <w:sz w:val="16"/>
                <w:szCs w:val="16"/>
                <w:lang w:val="en-US" w:bidi="th-TH"/>
              </w:rPr>
            </w:pPr>
            <w:r w:rsidRPr="00AA6956">
              <w:rPr>
                <w:rFonts w:cs="Times New Roman"/>
                <w:sz w:val="16"/>
                <w:szCs w:val="16"/>
                <w:lang w:val="en-US" w:bidi="th-TH"/>
              </w:rPr>
              <w:t>15,595,095</w:t>
            </w:r>
          </w:p>
        </w:tc>
      </w:tr>
      <w:tr w:rsidR="007862A6" w:rsidRPr="0012708E" w14:paraId="2EBFB4F0" w14:textId="77777777" w:rsidTr="00AA6956">
        <w:trPr>
          <w:cantSplit/>
        </w:trPr>
        <w:tc>
          <w:tcPr>
            <w:tcW w:w="2250" w:type="dxa"/>
            <w:vAlign w:val="bottom"/>
          </w:tcPr>
          <w:p w14:paraId="016FB2A5" w14:textId="0A7F3E41" w:rsidR="007862A6" w:rsidRPr="0012708E" w:rsidRDefault="007862A6" w:rsidP="007862A6">
            <w:pPr>
              <w:tabs>
                <w:tab w:val="left" w:pos="266"/>
              </w:tabs>
              <w:spacing w:line="220" w:lineRule="exact"/>
              <w:ind w:left="106" w:right="9" w:hanging="124"/>
              <w:rPr>
                <w:rFonts w:cs="Times New Roman"/>
                <w:color w:val="000000"/>
                <w:sz w:val="16"/>
                <w:szCs w:val="16"/>
              </w:rPr>
            </w:pPr>
            <w:r w:rsidRPr="00EA52DF">
              <w:rPr>
                <w:rFonts w:cs="Times New Roman"/>
                <w:color w:val="000000"/>
                <w:sz w:val="16"/>
                <w:szCs w:val="16"/>
              </w:rPr>
              <w:t>Financial assets measured at FVTPL</w:t>
            </w:r>
          </w:p>
        </w:tc>
        <w:tc>
          <w:tcPr>
            <w:tcW w:w="990" w:type="dxa"/>
          </w:tcPr>
          <w:p w14:paraId="05380CFE" w14:textId="77777777" w:rsidR="007862A6" w:rsidRPr="00AA6956" w:rsidRDefault="007862A6" w:rsidP="007862A6">
            <w:pPr>
              <w:tabs>
                <w:tab w:val="decimal" w:pos="683"/>
              </w:tabs>
              <w:spacing w:line="220" w:lineRule="exact"/>
              <w:ind w:left="-135" w:right="7"/>
              <w:jc w:val="right"/>
              <w:rPr>
                <w:rFonts w:cs="Times New Roman"/>
                <w:sz w:val="16"/>
                <w:szCs w:val="16"/>
                <w:lang w:val="en-US" w:bidi="th-TH"/>
              </w:rPr>
            </w:pPr>
          </w:p>
          <w:p w14:paraId="352502AA" w14:textId="6A8B8346" w:rsidR="007862A6" w:rsidRPr="00676DB1" w:rsidRDefault="007862A6" w:rsidP="007862A6">
            <w:pPr>
              <w:tabs>
                <w:tab w:val="decimal" w:pos="683"/>
              </w:tabs>
              <w:spacing w:line="220" w:lineRule="exact"/>
              <w:ind w:left="-135" w:right="7"/>
              <w:jc w:val="right"/>
              <w:rPr>
                <w:rFonts w:cs="Times New Roman"/>
                <w:sz w:val="16"/>
                <w:szCs w:val="16"/>
                <w:lang w:val="en-US" w:bidi="th-TH"/>
              </w:rPr>
            </w:pPr>
            <w:r w:rsidRPr="00AA6956">
              <w:rPr>
                <w:rFonts w:cs="Times New Roman"/>
                <w:sz w:val="16"/>
                <w:szCs w:val="16"/>
                <w:lang w:val="en-US" w:bidi="th-TH"/>
              </w:rPr>
              <w:t>-</w:t>
            </w:r>
          </w:p>
        </w:tc>
        <w:tc>
          <w:tcPr>
            <w:tcW w:w="900" w:type="dxa"/>
          </w:tcPr>
          <w:p w14:paraId="74E82938" w14:textId="77777777" w:rsidR="007862A6" w:rsidRPr="00AA6956" w:rsidRDefault="007862A6" w:rsidP="007862A6">
            <w:pPr>
              <w:tabs>
                <w:tab w:val="decimal" w:pos="700"/>
              </w:tabs>
              <w:spacing w:line="220" w:lineRule="exact"/>
              <w:ind w:left="-115" w:right="-29"/>
              <w:jc w:val="right"/>
              <w:rPr>
                <w:rFonts w:cs="Times New Roman"/>
                <w:sz w:val="16"/>
                <w:szCs w:val="16"/>
                <w:lang w:val="en-US" w:bidi="th-TH"/>
              </w:rPr>
            </w:pPr>
          </w:p>
          <w:p w14:paraId="67E3F95E" w14:textId="525729B7" w:rsidR="007862A6" w:rsidRPr="00676DB1" w:rsidRDefault="007862A6" w:rsidP="007862A6">
            <w:pPr>
              <w:tabs>
                <w:tab w:val="decimal" w:pos="700"/>
              </w:tabs>
              <w:spacing w:line="220" w:lineRule="exact"/>
              <w:ind w:left="-115" w:right="-29"/>
              <w:jc w:val="right"/>
              <w:rPr>
                <w:rFonts w:cs="Times New Roman"/>
                <w:sz w:val="16"/>
                <w:szCs w:val="16"/>
                <w:lang w:val="en-US" w:bidi="th-TH"/>
              </w:rPr>
            </w:pPr>
            <w:r w:rsidRPr="00AA6956">
              <w:rPr>
                <w:rFonts w:cs="Times New Roman"/>
                <w:sz w:val="16"/>
                <w:szCs w:val="16"/>
                <w:lang w:val="en-US" w:bidi="th-TH"/>
              </w:rPr>
              <w:t>-</w:t>
            </w:r>
          </w:p>
        </w:tc>
        <w:tc>
          <w:tcPr>
            <w:tcW w:w="990" w:type="dxa"/>
          </w:tcPr>
          <w:p w14:paraId="64948577" w14:textId="77777777" w:rsidR="007862A6" w:rsidRPr="00AA6956" w:rsidRDefault="007862A6" w:rsidP="007862A6">
            <w:pPr>
              <w:tabs>
                <w:tab w:val="decimal" w:pos="770"/>
              </w:tabs>
              <w:spacing w:line="220" w:lineRule="exact"/>
              <w:ind w:left="-135" w:right="-20"/>
              <w:jc w:val="right"/>
              <w:rPr>
                <w:rFonts w:cs="Times New Roman"/>
                <w:sz w:val="16"/>
                <w:szCs w:val="16"/>
                <w:lang w:val="en-US" w:bidi="th-TH"/>
              </w:rPr>
            </w:pPr>
          </w:p>
          <w:p w14:paraId="2FE266AD" w14:textId="09823E16" w:rsidR="007862A6" w:rsidRPr="00676DB1" w:rsidRDefault="007862A6" w:rsidP="007862A6">
            <w:pPr>
              <w:tabs>
                <w:tab w:val="decimal" w:pos="770"/>
              </w:tabs>
              <w:spacing w:line="220" w:lineRule="exact"/>
              <w:ind w:left="-135" w:right="-20"/>
              <w:jc w:val="right"/>
              <w:rPr>
                <w:rFonts w:cs="Times New Roman"/>
                <w:sz w:val="16"/>
                <w:szCs w:val="16"/>
                <w:lang w:val="en-US" w:bidi="th-TH"/>
              </w:rPr>
            </w:pPr>
            <w:r w:rsidRPr="00AA6956">
              <w:rPr>
                <w:rFonts w:cs="Times New Roman"/>
                <w:sz w:val="16"/>
                <w:szCs w:val="16"/>
                <w:lang w:val="en-US" w:bidi="th-TH"/>
              </w:rPr>
              <w:t>-</w:t>
            </w:r>
          </w:p>
        </w:tc>
        <w:tc>
          <w:tcPr>
            <w:tcW w:w="1080" w:type="dxa"/>
          </w:tcPr>
          <w:p w14:paraId="6182F017" w14:textId="77777777" w:rsidR="007862A6" w:rsidRPr="00AA6956" w:rsidRDefault="007862A6" w:rsidP="007862A6">
            <w:pPr>
              <w:tabs>
                <w:tab w:val="decimal" w:pos="864"/>
              </w:tabs>
              <w:spacing w:line="220" w:lineRule="exact"/>
              <w:ind w:left="-21" w:right="-105"/>
              <w:rPr>
                <w:rFonts w:cs="Times New Roman"/>
                <w:sz w:val="16"/>
                <w:szCs w:val="16"/>
                <w:lang w:val="en-US" w:bidi="th-TH"/>
              </w:rPr>
            </w:pPr>
          </w:p>
          <w:p w14:paraId="1B89BCA3" w14:textId="30D11E44" w:rsidR="007862A6" w:rsidRPr="009F720D" w:rsidRDefault="007862A6" w:rsidP="007862A6">
            <w:pPr>
              <w:tabs>
                <w:tab w:val="decimal" w:pos="864"/>
              </w:tabs>
              <w:spacing w:line="220" w:lineRule="exact"/>
              <w:ind w:left="-21" w:right="-105"/>
              <w:rPr>
                <w:rFonts w:cs="Times New Roman"/>
                <w:sz w:val="16"/>
                <w:szCs w:val="16"/>
                <w:lang w:val="en-US" w:bidi="th-TH"/>
              </w:rPr>
            </w:pPr>
            <w:r w:rsidRPr="00AA6956">
              <w:rPr>
                <w:rFonts w:cs="Times New Roman"/>
                <w:sz w:val="16"/>
                <w:szCs w:val="16"/>
                <w:lang w:val="en-US" w:bidi="th-TH"/>
              </w:rPr>
              <w:t>-</w:t>
            </w:r>
          </w:p>
        </w:tc>
        <w:tc>
          <w:tcPr>
            <w:tcW w:w="990" w:type="dxa"/>
          </w:tcPr>
          <w:p w14:paraId="2A488DAB" w14:textId="77777777" w:rsidR="007862A6" w:rsidRPr="00AA6956" w:rsidRDefault="007862A6" w:rsidP="007862A6">
            <w:pPr>
              <w:tabs>
                <w:tab w:val="decimal" w:pos="780"/>
              </w:tabs>
              <w:spacing w:line="220" w:lineRule="exact"/>
              <w:ind w:right="-100"/>
              <w:rPr>
                <w:rFonts w:cs="Times New Roman"/>
                <w:sz w:val="16"/>
                <w:szCs w:val="16"/>
                <w:lang w:val="en-US" w:bidi="th-TH"/>
              </w:rPr>
            </w:pPr>
          </w:p>
          <w:p w14:paraId="0E167F20" w14:textId="774196F1" w:rsidR="007862A6" w:rsidRPr="009F720D" w:rsidRDefault="007862A6" w:rsidP="007862A6">
            <w:pPr>
              <w:tabs>
                <w:tab w:val="decimal" w:pos="780"/>
              </w:tabs>
              <w:spacing w:line="220" w:lineRule="exact"/>
              <w:ind w:right="-100"/>
              <w:rPr>
                <w:rFonts w:cs="Times New Roman"/>
                <w:sz w:val="16"/>
                <w:szCs w:val="16"/>
                <w:lang w:val="en-US" w:bidi="th-TH"/>
              </w:rPr>
            </w:pPr>
            <w:r w:rsidRPr="00AA6956">
              <w:rPr>
                <w:rFonts w:cs="Times New Roman"/>
                <w:sz w:val="16"/>
                <w:szCs w:val="16"/>
                <w:lang w:val="en-US" w:bidi="th-TH"/>
              </w:rPr>
              <w:t>-</w:t>
            </w:r>
          </w:p>
        </w:tc>
        <w:tc>
          <w:tcPr>
            <w:tcW w:w="990" w:type="dxa"/>
          </w:tcPr>
          <w:p w14:paraId="222070D6" w14:textId="77777777" w:rsidR="007862A6" w:rsidRPr="00AA6956" w:rsidRDefault="007862A6" w:rsidP="007862A6">
            <w:pPr>
              <w:tabs>
                <w:tab w:val="decimal" w:pos="740"/>
              </w:tabs>
              <w:spacing w:line="220" w:lineRule="exact"/>
              <w:jc w:val="right"/>
              <w:rPr>
                <w:rFonts w:cs="Times New Roman"/>
                <w:sz w:val="16"/>
                <w:szCs w:val="16"/>
                <w:lang w:val="en-US" w:bidi="th-TH"/>
              </w:rPr>
            </w:pPr>
          </w:p>
          <w:p w14:paraId="1017B429" w14:textId="3C6FA52D" w:rsidR="007862A6" w:rsidRPr="00676DB1" w:rsidRDefault="007862A6" w:rsidP="007862A6">
            <w:pPr>
              <w:tabs>
                <w:tab w:val="decimal" w:pos="740"/>
              </w:tabs>
              <w:spacing w:line="220" w:lineRule="exact"/>
              <w:jc w:val="right"/>
              <w:rPr>
                <w:rFonts w:cs="Times New Roman"/>
                <w:sz w:val="16"/>
                <w:szCs w:val="16"/>
                <w:lang w:val="en-US" w:bidi="th-TH"/>
              </w:rPr>
            </w:pPr>
            <w:r w:rsidRPr="00AA6956">
              <w:rPr>
                <w:rFonts w:cs="Times New Roman"/>
                <w:sz w:val="16"/>
                <w:szCs w:val="16"/>
                <w:lang w:val="en-US" w:bidi="th-TH"/>
              </w:rPr>
              <w:t>20,457</w:t>
            </w:r>
          </w:p>
        </w:tc>
        <w:tc>
          <w:tcPr>
            <w:tcW w:w="990" w:type="dxa"/>
          </w:tcPr>
          <w:p w14:paraId="72144518" w14:textId="77777777" w:rsidR="007862A6" w:rsidRPr="00AA6956" w:rsidRDefault="007862A6" w:rsidP="007862A6">
            <w:pPr>
              <w:tabs>
                <w:tab w:val="decimal" w:pos="900"/>
              </w:tabs>
              <w:spacing w:line="220" w:lineRule="exact"/>
              <w:ind w:left="-135" w:right="-30"/>
              <w:jc w:val="right"/>
              <w:rPr>
                <w:rFonts w:cs="Times New Roman"/>
                <w:sz w:val="16"/>
                <w:szCs w:val="16"/>
                <w:lang w:val="en-US" w:bidi="th-TH"/>
              </w:rPr>
            </w:pPr>
          </w:p>
          <w:p w14:paraId="786751F2" w14:textId="51959224" w:rsidR="007862A6" w:rsidRPr="009F720D" w:rsidRDefault="007862A6" w:rsidP="007862A6">
            <w:pPr>
              <w:tabs>
                <w:tab w:val="decimal" w:pos="900"/>
              </w:tabs>
              <w:spacing w:line="220" w:lineRule="exact"/>
              <w:ind w:left="-135" w:right="-30"/>
              <w:jc w:val="right"/>
              <w:rPr>
                <w:rFonts w:cs="Times New Roman"/>
                <w:sz w:val="16"/>
                <w:szCs w:val="16"/>
                <w:lang w:val="en-US" w:bidi="th-TH"/>
              </w:rPr>
            </w:pPr>
            <w:r w:rsidRPr="00AA6956">
              <w:rPr>
                <w:rFonts w:cs="Times New Roman"/>
                <w:sz w:val="16"/>
                <w:szCs w:val="16"/>
                <w:lang w:val="en-US" w:bidi="th-TH"/>
              </w:rPr>
              <w:t>20,457</w:t>
            </w:r>
          </w:p>
        </w:tc>
      </w:tr>
      <w:tr w:rsidR="007862A6" w:rsidRPr="0012708E" w14:paraId="562655FA" w14:textId="77777777" w:rsidTr="00F3534A">
        <w:trPr>
          <w:cantSplit/>
        </w:trPr>
        <w:tc>
          <w:tcPr>
            <w:tcW w:w="2250" w:type="dxa"/>
            <w:vAlign w:val="bottom"/>
          </w:tcPr>
          <w:p w14:paraId="730E3DAD" w14:textId="77777777" w:rsidR="007862A6" w:rsidRPr="0012708E" w:rsidRDefault="007862A6" w:rsidP="007862A6">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tcPr>
          <w:p w14:paraId="04611CB9" w14:textId="531FF8DB" w:rsidR="007862A6" w:rsidRPr="00676DB1" w:rsidRDefault="007862A6" w:rsidP="007862A6">
            <w:pPr>
              <w:tabs>
                <w:tab w:val="decimal" w:pos="683"/>
              </w:tabs>
              <w:spacing w:line="220" w:lineRule="exact"/>
              <w:ind w:left="-135" w:right="7"/>
              <w:jc w:val="right"/>
              <w:rPr>
                <w:rFonts w:cs="Times New Roman"/>
                <w:sz w:val="16"/>
                <w:szCs w:val="16"/>
                <w:lang w:val="en-US" w:bidi="th-TH"/>
              </w:rPr>
            </w:pPr>
            <w:r w:rsidRPr="00AA6956">
              <w:rPr>
                <w:rFonts w:cs="Times New Roman"/>
                <w:sz w:val="16"/>
                <w:szCs w:val="16"/>
                <w:lang w:val="en-US" w:bidi="th-TH"/>
              </w:rPr>
              <w:t>-</w:t>
            </w:r>
          </w:p>
        </w:tc>
        <w:tc>
          <w:tcPr>
            <w:tcW w:w="900" w:type="dxa"/>
          </w:tcPr>
          <w:p w14:paraId="1C9796E3" w14:textId="0C9AC3ED" w:rsidR="007862A6" w:rsidRPr="00676DB1" w:rsidRDefault="007862A6" w:rsidP="007862A6">
            <w:pPr>
              <w:tabs>
                <w:tab w:val="decimal" w:pos="700"/>
              </w:tabs>
              <w:spacing w:line="220" w:lineRule="exact"/>
              <w:ind w:left="-115" w:right="-29"/>
              <w:jc w:val="right"/>
              <w:rPr>
                <w:rFonts w:cs="Times New Roman"/>
                <w:sz w:val="16"/>
                <w:szCs w:val="16"/>
                <w:lang w:val="en-US" w:bidi="th-TH"/>
              </w:rPr>
            </w:pPr>
            <w:r w:rsidRPr="00AA6956">
              <w:rPr>
                <w:rFonts w:cs="Times New Roman"/>
                <w:sz w:val="16"/>
                <w:szCs w:val="16"/>
                <w:lang w:val="en-US" w:bidi="th-TH"/>
              </w:rPr>
              <w:t>1,648,871</w:t>
            </w:r>
          </w:p>
        </w:tc>
        <w:tc>
          <w:tcPr>
            <w:tcW w:w="990" w:type="dxa"/>
          </w:tcPr>
          <w:p w14:paraId="7E844659" w14:textId="285B10D3" w:rsidR="007862A6" w:rsidRPr="00676DB1" w:rsidRDefault="007862A6" w:rsidP="007862A6">
            <w:pPr>
              <w:tabs>
                <w:tab w:val="decimal" w:pos="770"/>
              </w:tabs>
              <w:spacing w:line="220" w:lineRule="exact"/>
              <w:ind w:left="-135" w:right="-20"/>
              <w:jc w:val="right"/>
              <w:rPr>
                <w:rFonts w:cs="Times New Roman"/>
                <w:sz w:val="16"/>
                <w:szCs w:val="16"/>
                <w:lang w:val="en-US" w:bidi="th-TH"/>
              </w:rPr>
            </w:pPr>
            <w:r w:rsidRPr="00AA6956">
              <w:rPr>
                <w:rFonts w:cs="Times New Roman"/>
                <w:sz w:val="16"/>
                <w:szCs w:val="16"/>
                <w:lang w:val="en-US" w:bidi="th-TH"/>
              </w:rPr>
              <w:t>869,394</w:t>
            </w:r>
          </w:p>
        </w:tc>
        <w:tc>
          <w:tcPr>
            <w:tcW w:w="1080" w:type="dxa"/>
          </w:tcPr>
          <w:p w14:paraId="338BB3E7" w14:textId="48A12B32" w:rsidR="007862A6" w:rsidRPr="00676DB1" w:rsidRDefault="007862A6" w:rsidP="007862A6">
            <w:pPr>
              <w:tabs>
                <w:tab w:val="decimal" w:pos="864"/>
              </w:tabs>
              <w:spacing w:line="220" w:lineRule="exact"/>
              <w:ind w:left="-21" w:right="-105"/>
              <w:rPr>
                <w:rFonts w:cs="Times New Roman"/>
                <w:sz w:val="16"/>
                <w:szCs w:val="16"/>
                <w:lang w:val="en-US" w:bidi="th-TH"/>
              </w:rPr>
            </w:pPr>
            <w:r w:rsidRPr="00AA6956">
              <w:rPr>
                <w:rFonts w:cs="Times New Roman"/>
                <w:sz w:val="16"/>
                <w:szCs w:val="16"/>
                <w:lang w:val="en-US" w:bidi="th-TH"/>
              </w:rPr>
              <w:t>231,732</w:t>
            </w:r>
          </w:p>
        </w:tc>
        <w:tc>
          <w:tcPr>
            <w:tcW w:w="990" w:type="dxa"/>
          </w:tcPr>
          <w:p w14:paraId="11816A3B" w14:textId="6A02EE02" w:rsidR="007862A6" w:rsidRPr="00676DB1" w:rsidRDefault="007862A6" w:rsidP="007862A6">
            <w:pPr>
              <w:tabs>
                <w:tab w:val="decimal" w:pos="780"/>
              </w:tabs>
              <w:spacing w:line="220" w:lineRule="exact"/>
              <w:ind w:right="-100"/>
              <w:rPr>
                <w:rFonts w:cs="Times New Roman"/>
                <w:sz w:val="16"/>
                <w:szCs w:val="16"/>
                <w:lang w:val="en-US" w:bidi="th-TH"/>
              </w:rPr>
            </w:pPr>
            <w:r w:rsidRPr="00AA6956">
              <w:rPr>
                <w:rFonts w:cs="Times New Roman"/>
                <w:sz w:val="16"/>
                <w:szCs w:val="16"/>
                <w:lang w:val="en-US" w:bidi="th-TH"/>
              </w:rPr>
              <w:t>-</w:t>
            </w:r>
          </w:p>
        </w:tc>
        <w:tc>
          <w:tcPr>
            <w:tcW w:w="990" w:type="dxa"/>
          </w:tcPr>
          <w:p w14:paraId="2CD50D96" w14:textId="0D71C28F" w:rsidR="007862A6" w:rsidRPr="00676DB1" w:rsidRDefault="007862A6" w:rsidP="007862A6">
            <w:pPr>
              <w:tabs>
                <w:tab w:val="decimal" w:pos="740"/>
              </w:tabs>
              <w:spacing w:line="220" w:lineRule="exact"/>
              <w:jc w:val="right"/>
              <w:rPr>
                <w:rFonts w:cs="Times New Roman"/>
                <w:sz w:val="16"/>
                <w:szCs w:val="16"/>
                <w:lang w:val="en-US" w:bidi="th-TH"/>
              </w:rPr>
            </w:pPr>
            <w:r w:rsidRPr="00AA6956">
              <w:rPr>
                <w:rFonts w:cs="Times New Roman"/>
                <w:sz w:val="16"/>
                <w:szCs w:val="16"/>
                <w:lang w:val="en-US" w:bidi="th-TH"/>
              </w:rPr>
              <w:t>2,483</w:t>
            </w:r>
          </w:p>
        </w:tc>
        <w:tc>
          <w:tcPr>
            <w:tcW w:w="990" w:type="dxa"/>
          </w:tcPr>
          <w:p w14:paraId="0476F728" w14:textId="604196C7" w:rsidR="007862A6" w:rsidRPr="009F720D" w:rsidRDefault="007862A6" w:rsidP="007862A6">
            <w:pPr>
              <w:tabs>
                <w:tab w:val="decimal" w:pos="900"/>
              </w:tabs>
              <w:spacing w:line="220" w:lineRule="exact"/>
              <w:ind w:left="-135" w:right="-30"/>
              <w:jc w:val="right"/>
              <w:rPr>
                <w:rFonts w:cs="Times New Roman"/>
                <w:sz w:val="16"/>
                <w:szCs w:val="16"/>
                <w:lang w:val="en-US" w:bidi="th-TH"/>
              </w:rPr>
            </w:pPr>
            <w:r w:rsidRPr="00AA6956">
              <w:rPr>
                <w:rFonts w:cs="Times New Roman"/>
                <w:sz w:val="16"/>
                <w:szCs w:val="16"/>
                <w:lang w:val="en-US" w:bidi="th-TH"/>
              </w:rPr>
              <w:t>2,752,480</w:t>
            </w:r>
          </w:p>
        </w:tc>
      </w:tr>
      <w:tr w:rsidR="007862A6" w:rsidRPr="0012708E" w14:paraId="30919339" w14:textId="77777777" w:rsidTr="00F3534A">
        <w:trPr>
          <w:cantSplit/>
        </w:trPr>
        <w:tc>
          <w:tcPr>
            <w:tcW w:w="2250" w:type="dxa"/>
            <w:vAlign w:val="bottom"/>
          </w:tcPr>
          <w:p w14:paraId="17BD2A3F" w14:textId="7A4DB6A1" w:rsidR="007862A6" w:rsidRPr="0012708E" w:rsidRDefault="007862A6" w:rsidP="007862A6">
            <w:pPr>
              <w:tabs>
                <w:tab w:val="left" w:pos="356"/>
              </w:tabs>
              <w:spacing w:line="220" w:lineRule="exact"/>
              <w:ind w:right="9"/>
              <w:rPr>
                <w:rFonts w:cs="Times New Roman"/>
                <w:sz w:val="16"/>
                <w:szCs w:val="16"/>
              </w:rPr>
            </w:pPr>
            <w:r w:rsidRPr="0012708E">
              <w:rPr>
                <w:rFonts w:cs="Times New Roman"/>
                <w:sz w:val="16"/>
                <w:szCs w:val="16"/>
              </w:rPr>
              <w:t>Loans to customers</w:t>
            </w:r>
            <w:r w:rsidRPr="0012708E">
              <w:rPr>
                <w:rFonts w:cs="Times New Roman"/>
                <w:sz w:val="16"/>
                <w:szCs w:val="16"/>
                <w:vertAlign w:val="superscript"/>
              </w:rPr>
              <w:t xml:space="preserve"> (1), (2)</w:t>
            </w:r>
          </w:p>
        </w:tc>
        <w:tc>
          <w:tcPr>
            <w:tcW w:w="990" w:type="dxa"/>
          </w:tcPr>
          <w:p w14:paraId="4F0A5EDE" w14:textId="4F423E49" w:rsidR="007862A6" w:rsidRPr="00676DB1" w:rsidRDefault="007862A6" w:rsidP="007862A6">
            <w:pPr>
              <w:tabs>
                <w:tab w:val="decimal" w:pos="680"/>
              </w:tabs>
              <w:spacing w:line="220" w:lineRule="exact"/>
              <w:ind w:left="-135" w:right="7"/>
              <w:jc w:val="right"/>
              <w:rPr>
                <w:rFonts w:cs="Times New Roman"/>
                <w:sz w:val="16"/>
                <w:szCs w:val="16"/>
                <w:lang w:val="en-US" w:bidi="th-TH"/>
              </w:rPr>
            </w:pPr>
            <w:r w:rsidRPr="00AA6956">
              <w:rPr>
                <w:rFonts w:cs="Times New Roman"/>
                <w:sz w:val="16"/>
                <w:szCs w:val="16"/>
                <w:lang w:val="en-US" w:bidi="th-TH"/>
              </w:rPr>
              <w:t>269,843</w:t>
            </w:r>
          </w:p>
        </w:tc>
        <w:tc>
          <w:tcPr>
            <w:tcW w:w="900" w:type="dxa"/>
          </w:tcPr>
          <w:p w14:paraId="5BE65C63" w14:textId="3B5C693C" w:rsidR="007862A6" w:rsidRPr="00676DB1" w:rsidRDefault="007862A6" w:rsidP="007862A6">
            <w:pPr>
              <w:tabs>
                <w:tab w:val="decimal" w:pos="700"/>
              </w:tabs>
              <w:spacing w:line="220" w:lineRule="exact"/>
              <w:ind w:left="-135" w:right="-29"/>
              <w:jc w:val="right"/>
              <w:rPr>
                <w:rFonts w:cs="Times New Roman"/>
                <w:sz w:val="16"/>
                <w:szCs w:val="16"/>
                <w:lang w:val="en-US" w:bidi="th-TH"/>
              </w:rPr>
            </w:pPr>
            <w:r w:rsidRPr="00AA6956">
              <w:rPr>
                <w:rFonts w:cs="Times New Roman"/>
                <w:sz w:val="16"/>
                <w:szCs w:val="16"/>
                <w:lang w:val="en-US" w:bidi="th-TH"/>
              </w:rPr>
              <w:t>108,828,585</w:t>
            </w:r>
          </w:p>
        </w:tc>
        <w:tc>
          <w:tcPr>
            <w:tcW w:w="990" w:type="dxa"/>
          </w:tcPr>
          <w:p w14:paraId="2F7337D4" w14:textId="633E0028" w:rsidR="007862A6" w:rsidRPr="00676DB1" w:rsidRDefault="007862A6" w:rsidP="007862A6">
            <w:pPr>
              <w:tabs>
                <w:tab w:val="decimal" w:pos="770"/>
              </w:tabs>
              <w:spacing w:line="220" w:lineRule="exact"/>
              <w:ind w:left="-135" w:right="-20"/>
              <w:jc w:val="right"/>
              <w:rPr>
                <w:rFonts w:cs="Times New Roman"/>
                <w:sz w:val="16"/>
                <w:szCs w:val="16"/>
                <w:lang w:val="en-US" w:bidi="th-TH"/>
              </w:rPr>
            </w:pPr>
            <w:r w:rsidRPr="00AA6956">
              <w:rPr>
                <w:rFonts w:cs="Times New Roman"/>
                <w:sz w:val="16"/>
                <w:szCs w:val="16"/>
                <w:lang w:val="en-US" w:bidi="th-TH"/>
              </w:rPr>
              <w:t>22,848,905</w:t>
            </w:r>
          </w:p>
        </w:tc>
        <w:tc>
          <w:tcPr>
            <w:tcW w:w="1080" w:type="dxa"/>
          </w:tcPr>
          <w:p w14:paraId="72318F23" w14:textId="5C98E4CF" w:rsidR="007862A6" w:rsidRPr="00676DB1" w:rsidRDefault="007862A6" w:rsidP="007862A6">
            <w:pPr>
              <w:tabs>
                <w:tab w:val="decimal" w:pos="864"/>
              </w:tabs>
              <w:spacing w:line="220" w:lineRule="exact"/>
              <w:ind w:left="-135" w:right="-105"/>
              <w:rPr>
                <w:rFonts w:cs="Times New Roman"/>
                <w:sz w:val="16"/>
                <w:szCs w:val="16"/>
                <w:lang w:val="en-US" w:bidi="th-TH"/>
              </w:rPr>
            </w:pPr>
            <w:r w:rsidRPr="00AA6956">
              <w:rPr>
                <w:rFonts w:cs="Times New Roman"/>
                <w:sz w:val="16"/>
                <w:szCs w:val="16"/>
                <w:lang w:val="en-US" w:bidi="th-TH"/>
              </w:rPr>
              <w:t>20,509,950</w:t>
            </w:r>
          </w:p>
        </w:tc>
        <w:tc>
          <w:tcPr>
            <w:tcW w:w="990" w:type="dxa"/>
          </w:tcPr>
          <w:p w14:paraId="724D2AB9" w14:textId="4596454C" w:rsidR="007862A6" w:rsidRPr="00676DB1" w:rsidRDefault="007862A6" w:rsidP="007862A6">
            <w:pPr>
              <w:tabs>
                <w:tab w:val="decimal" w:pos="780"/>
              </w:tabs>
              <w:spacing w:line="220" w:lineRule="exact"/>
              <w:ind w:left="-135" w:right="-100"/>
              <w:rPr>
                <w:rFonts w:cs="Times New Roman"/>
                <w:sz w:val="16"/>
                <w:szCs w:val="16"/>
                <w:lang w:val="en-US" w:bidi="th-TH"/>
              </w:rPr>
            </w:pPr>
            <w:r w:rsidRPr="00AA6956">
              <w:rPr>
                <w:rFonts w:cs="Times New Roman"/>
                <w:sz w:val="16"/>
                <w:szCs w:val="16"/>
                <w:lang w:val="en-US" w:bidi="th-TH"/>
              </w:rPr>
              <w:t>19,204,49</w:t>
            </w:r>
            <w:r w:rsidR="00CE1257">
              <w:rPr>
                <w:rFonts w:cs="Times New Roman"/>
                <w:sz w:val="16"/>
                <w:szCs w:val="16"/>
                <w:lang w:val="en-US" w:bidi="th-TH"/>
              </w:rPr>
              <w:t>6</w:t>
            </w:r>
          </w:p>
        </w:tc>
        <w:tc>
          <w:tcPr>
            <w:tcW w:w="990" w:type="dxa"/>
          </w:tcPr>
          <w:p w14:paraId="156CE289" w14:textId="2D1E3C51" w:rsidR="007862A6" w:rsidRPr="00676DB1" w:rsidRDefault="007862A6" w:rsidP="007862A6">
            <w:pPr>
              <w:tabs>
                <w:tab w:val="decimal" w:pos="740"/>
              </w:tabs>
              <w:spacing w:line="220" w:lineRule="exact"/>
              <w:ind w:left="-135"/>
              <w:jc w:val="right"/>
              <w:rPr>
                <w:rFonts w:cs="Times New Roman"/>
                <w:sz w:val="16"/>
                <w:szCs w:val="16"/>
                <w:rtl/>
                <w:cs/>
                <w:lang w:val="en-US" w:bidi="th-TH"/>
              </w:rPr>
            </w:pPr>
            <w:r w:rsidRPr="00AA6956">
              <w:rPr>
                <w:rFonts w:cs="Times New Roman"/>
                <w:sz w:val="16"/>
                <w:szCs w:val="16"/>
                <w:lang w:val="en-US" w:bidi="th-TH"/>
              </w:rPr>
              <w:t>-</w:t>
            </w:r>
          </w:p>
        </w:tc>
        <w:tc>
          <w:tcPr>
            <w:tcW w:w="990" w:type="dxa"/>
          </w:tcPr>
          <w:p w14:paraId="0D3B67D5" w14:textId="7BFCAF30" w:rsidR="007862A6" w:rsidRPr="009F720D" w:rsidRDefault="007862A6" w:rsidP="007862A6">
            <w:pPr>
              <w:tabs>
                <w:tab w:val="decimal" w:pos="900"/>
              </w:tabs>
              <w:spacing w:line="220" w:lineRule="exact"/>
              <w:ind w:left="-135" w:right="-30"/>
              <w:jc w:val="right"/>
              <w:rPr>
                <w:rFonts w:cs="Times New Roman"/>
                <w:sz w:val="16"/>
                <w:szCs w:val="16"/>
                <w:lang w:val="en-US" w:bidi="th-TH"/>
              </w:rPr>
            </w:pPr>
            <w:r w:rsidRPr="00AA6956">
              <w:rPr>
                <w:rFonts w:cs="Times New Roman"/>
                <w:sz w:val="16"/>
                <w:szCs w:val="16"/>
                <w:lang w:val="en-US" w:bidi="th-TH"/>
              </w:rPr>
              <w:t>171,661,779</w:t>
            </w:r>
          </w:p>
        </w:tc>
      </w:tr>
      <w:tr w:rsidR="007862A6" w:rsidRPr="0012708E" w14:paraId="6FE59108" w14:textId="77777777" w:rsidTr="00F3534A">
        <w:trPr>
          <w:cantSplit/>
        </w:trPr>
        <w:tc>
          <w:tcPr>
            <w:tcW w:w="2250" w:type="dxa"/>
            <w:vAlign w:val="bottom"/>
          </w:tcPr>
          <w:p w14:paraId="5BC9D01E" w14:textId="77777777" w:rsidR="007862A6" w:rsidRPr="0012708E" w:rsidRDefault="007862A6" w:rsidP="007862A6">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tcPr>
          <w:p w14:paraId="6841E3A4" w14:textId="27D9B462" w:rsidR="007862A6" w:rsidRPr="009F720D" w:rsidRDefault="007862A6" w:rsidP="007862A6">
            <w:pPr>
              <w:pBdr>
                <w:bottom w:val="single" w:sz="4" w:space="1" w:color="auto"/>
              </w:pBdr>
              <w:tabs>
                <w:tab w:val="decimal" w:pos="683"/>
              </w:tabs>
              <w:spacing w:line="220" w:lineRule="exact"/>
              <w:ind w:left="-135" w:right="7"/>
              <w:jc w:val="right"/>
              <w:rPr>
                <w:rFonts w:cs="Times New Roman"/>
                <w:sz w:val="16"/>
                <w:szCs w:val="16"/>
                <w:lang w:val="en-US" w:bidi="th-TH"/>
              </w:rPr>
            </w:pPr>
            <w:r w:rsidRPr="00AA6956">
              <w:rPr>
                <w:rFonts w:cs="Times New Roman"/>
                <w:sz w:val="16"/>
                <w:szCs w:val="16"/>
                <w:lang w:val="en-US" w:bidi="th-TH"/>
              </w:rPr>
              <w:t>-</w:t>
            </w:r>
          </w:p>
        </w:tc>
        <w:tc>
          <w:tcPr>
            <w:tcW w:w="900" w:type="dxa"/>
          </w:tcPr>
          <w:p w14:paraId="42C6F520" w14:textId="65E9D576" w:rsidR="007862A6" w:rsidRPr="009F720D" w:rsidRDefault="007862A6" w:rsidP="007862A6">
            <w:pPr>
              <w:pBdr>
                <w:bottom w:val="single" w:sz="4" w:space="1" w:color="auto"/>
              </w:pBdr>
              <w:tabs>
                <w:tab w:val="decimal" w:pos="700"/>
              </w:tabs>
              <w:spacing w:line="220" w:lineRule="exact"/>
              <w:ind w:left="-115" w:right="-29"/>
              <w:jc w:val="right"/>
              <w:rPr>
                <w:rFonts w:cs="Times New Roman"/>
                <w:sz w:val="16"/>
                <w:szCs w:val="16"/>
                <w:lang w:val="en-US" w:bidi="th-TH"/>
              </w:rPr>
            </w:pPr>
            <w:r w:rsidRPr="00AA6956">
              <w:rPr>
                <w:rFonts w:cs="Times New Roman"/>
                <w:sz w:val="16"/>
                <w:szCs w:val="16"/>
                <w:lang w:val="en-US" w:bidi="th-TH"/>
              </w:rPr>
              <w:t>-</w:t>
            </w:r>
          </w:p>
        </w:tc>
        <w:tc>
          <w:tcPr>
            <w:tcW w:w="990" w:type="dxa"/>
          </w:tcPr>
          <w:p w14:paraId="65B6B1B4" w14:textId="56AF031B" w:rsidR="007862A6" w:rsidRPr="009F720D" w:rsidRDefault="007862A6" w:rsidP="007862A6">
            <w:pPr>
              <w:pBdr>
                <w:bottom w:val="single" w:sz="4" w:space="1" w:color="auto"/>
              </w:pBdr>
              <w:tabs>
                <w:tab w:val="decimal" w:pos="770"/>
              </w:tabs>
              <w:spacing w:line="220" w:lineRule="exact"/>
              <w:ind w:left="-27" w:right="-20"/>
              <w:jc w:val="right"/>
              <w:rPr>
                <w:rFonts w:cs="Times New Roman"/>
                <w:sz w:val="16"/>
                <w:szCs w:val="16"/>
                <w:lang w:val="en-US" w:bidi="th-TH"/>
              </w:rPr>
            </w:pPr>
            <w:r w:rsidRPr="00AA6956">
              <w:rPr>
                <w:rFonts w:cs="Times New Roman"/>
                <w:sz w:val="16"/>
                <w:szCs w:val="16"/>
                <w:lang w:val="en-US" w:bidi="th-TH"/>
              </w:rPr>
              <w:t>-</w:t>
            </w:r>
          </w:p>
        </w:tc>
        <w:tc>
          <w:tcPr>
            <w:tcW w:w="1080" w:type="dxa"/>
          </w:tcPr>
          <w:p w14:paraId="2CCC2181" w14:textId="13170A96" w:rsidR="007862A6" w:rsidRPr="009F720D" w:rsidRDefault="007862A6" w:rsidP="007862A6">
            <w:pPr>
              <w:pBdr>
                <w:bottom w:val="single" w:sz="4" w:space="1" w:color="auto"/>
              </w:pBdr>
              <w:tabs>
                <w:tab w:val="decimal" w:pos="864"/>
              </w:tabs>
              <w:spacing w:line="220" w:lineRule="exact"/>
              <w:ind w:left="-21" w:right="-105"/>
              <w:rPr>
                <w:rFonts w:cs="Times New Roman"/>
                <w:sz w:val="16"/>
                <w:szCs w:val="16"/>
                <w:lang w:val="en-US" w:bidi="th-TH"/>
              </w:rPr>
            </w:pPr>
            <w:r w:rsidRPr="00AA6956">
              <w:rPr>
                <w:rFonts w:cs="Times New Roman"/>
                <w:sz w:val="16"/>
                <w:szCs w:val="16"/>
                <w:lang w:val="en-US" w:bidi="th-TH"/>
              </w:rPr>
              <w:t>-</w:t>
            </w:r>
          </w:p>
        </w:tc>
        <w:tc>
          <w:tcPr>
            <w:tcW w:w="990" w:type="dxa"/>
          </w:tcPr>
          <w:p w14:paraId="2E2E26E9" w14:textId="75FDE5EB" w:rsidR="007862A6" w:rsidRPr="009F720D" w:rsidRDefault="007862A6" w:rsidP="007862A6">
            <w:pPr>
              <w:pBdr>
                <w:bottom w:val="single" w:sz="4" w:space="1" w:color="auto"/>
              </w:pBdr>
              <w:tabs>
                <w:tab w:val="decimal" w:pos="780"/>
              </w:tabs>
              <w:spacing w:line="220" w:lineRule="exact"/>
              <w:ind w:right="-100"/>
              <w:rPr>
                <w:rFonts w:cs="Times New Roman"/>
                <w:sz w:val="16"/>
                <w:szCs w:val="16"/>
                <w:lang w:val="en-US" w:bidi="th-TH"/>
              </w:rPr>
            </w:pPr>
            <w:r w:rsidRPr="00AA6956">
              <w:rPr>
                <w:rFonts w:cs="Times New Roman"/>
                <w:sz w:val="16"/>
                <w:szCs w:val="16"/>
                <w:lang w:val="en-US" w:bidi="th-TH"/>
              </w:rPr>
              <w:t>-</w:t>
            </w:r>
          </w:p>
        </w:tc>
        <w:tc>
          <w:tcPr>
            <w:tcW w:w="990" w:type="dxa"/>
          </w:tcPr>
          <w:p w14:paraId="3B977257" w14:textId="30ED60BB" w:rsidR="007862A6" w:rsidRPr="009F720D" w:rsidRDefault="007862A6" w:rsidP="007862A6">
            <w:pPr>
              <w:pBdr>
                <w:bottom w:val="single" w:sz="4" w:space="1" w:color="auto"/>
              </w:pBdr>
              <w:tabs>
                <w:tab w:val="decimal" w:pos="740"/>
              </w:tabs>
              <w:spacing w:line="220" w:lineRule="exact"/>
              <w:jc w:val="right"/>
              <w:rPr>
                <w:rFonts w:cs="Times New Roman"/>
                <w:sz w:val="16"/>
                <w:szCs w:val="16"/>
                <w:rtl/>
                <w:cs/>
                <w:lang w:val="en-US"/>
              </w:rPr>
            </w:pPr>
            <w:r w:rsidRPr="00AA6956">
              <w:rPr>
                <w:rFonts w:cs="Times New Roman"/>
                <w:sz w:val="16"/>
                <w:szCs w:val="16"/>
                <w:lang w:val="en-US" w:bidi="th-TH"/>
              </w:rPr>
              <w:t>1,436,74</w:t>
            </w:r>
            <w:r w:rsidR="00CE1257">
              <w:rPr>
                <w:rFonts w:cs="Times New Roman"/>
                <w:sz w:val="16"/>
                <w:szCs w:val="16"/>
                <w:lang w:val="en-US" w:bidi="th-TH"/>
              </w:rPr>
              <w:t>6</w:t>
            </w:r>
          </w:p>
        </w:tc>
        <w:tc>
          <w:tcPr>
            <w:tcW w:w="990" w:type="dxa"/>
          </w:tcPr>
          <w:p w14:paraId="3C0A4833" w14:textId="1DA4C3E5" w:rsidR="007862A6" w:rsidRPr="009F720D" w:rsidRDefault="007862A6" w:rsidP="007862A6">
            <w:pPr>
              <w:pBdr>
                <w:bottom w:val="single" w:sz="4" w:space="1" w:color="auto"/>
              </w:pBdr>
              <w:tabs>
                <w:tab w:val="decimal" w:pos="900"/>
              </w:tabs>
              <w:spacing w:line="220" w:lineRule="exact"/>
              <w:ind w:right="-30"/>
              <w:jc w:val="right"/>
              <w:rPr>
                <w:rFonts w:cs="Times New Roman"/>
                <w:sz w:val="16"/>
                <w:szCs w:val="16"/>
                <w:lang w:val="en-US" w:bidi="th-TH"/>
              </w:rPr>
            </w:pPr>
            <w:r w:rsidRPr="00AA6956">
              <w:rPr>
                <w:rFonts w:cs="Times New Roman"/>
                <w:sz w:val="16"/>
                <w:szCs w:val="16"/>
                <w:lang w:val="en-US" w:bidi="th-TH"/>
              </w:rPr>
              <w:t>1,436,74</w:t>
            </w:r>
            <w:r w:rsidR="00CE1257">
              <w:rPr>
                <w:rFonts w:cs="Times New Roman"/>
                <w:sz w:val="16"/>
                <w:szCs w:val="16"/>
                <w:lang w:val="en-US" w:bidi="th-TH"/>
              </w:rPr>
              <w:t>6</w:t>
            </w:r>
          </w:p>
        </w:tc>
      </w:tr>
      <w:tr w:rsidR="007862A6" w:rsidRPr="0012708E" w14:paraId="35ECFC27" w14:textId="77777777" w:rsidTr="00F3534A">
        <w:trPr>
          <w:cantSplit/>
        </w:trPr>
        <w:tc>
          <w:tcPr>
            <w:tcW w:w="2250" w:type="dxa"/>
            <w:vAlign w:val="bottom"/>
          </w:tcPr>
          <w:p w14:paraId="54F9E0B5" w14:textId="77777777" w:rsidR="007862A6" w:rsidRPr="0012708E" w:rsidRDefault="007862A6" w:rsidP="007862A6">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tcPr>
          <w:p w14:paraId="112E62E3" w14:textId="1B5288E8" w:rsidR="007862A6" w:rsidRPr="007862A6" w:rsidRDefault="007862A6" w:rsidP="007862A6">
            <w:pPr>
              <w:pBdr>
                <w:bottom w:val="double" w:sz="4" w:space="1" w:color="auto"/>
              </w:pBdr>
              <w:tabs>
                <w:tab w:val="decimal" w:pos="683"/>
              </w:tabs>
              <w:spacing w:line="220" w:lineRule="exact"/>
              <w:ind w:left="-135" w:right="7"/>
              <w:jc w:val="right"/>
              <w:rPr>
                <w:rFonts w:cs="Times New Roman"/>
                <w:b/>
                <w:bCs/>
                <w:sz w:val="16"/>
                <w:szCs w:val="16"/>
                <w:lang w:val="en-US" w:bidi="th-TH"/>
              </w:rPr>
            </w:pPr>
            <w:r w:rsidRPr="00AA6956">
              <w:rPr>
                <w:rFonts w:cs="Times New Roman"/>
                <w:b/>
                <w:bCs/>
                <w:sz w:val="16"/>
                <w:szCs w:val="16"/>
                <w:lang w:val="en-US" w:bidi="th-TH"/>
              </w:rPr>
              <w:t>274,102</w:t>
            </w:r>
          </w:p>
        </w:tc>
        <w:tc>
          <w:tcPr>
            <w:tcW w:w="900" w:type="dxa"/>
          </w:tcPr>
          <w:p w14:paraId="3B945DDB" w14:textId="485AF749" w:rsidR="007862A6" w:rsidRPr="007862A6" w:rsidRDefault="007862A6" w:rsidP="007862A6">
            <w:pPr>
              <w:pBdr>
                <w:bottom w:val="double" w:sz="4" w:space="1" w:color="auto"/>
              </w:pBdr>
              <w:tabs>
                <w:tab w:val="decimal" w:pos="700"/>
              </w:tabs>
              <w:spacing w:line="220" w:lineRule="exact"/>
              <w:ind w:left="-115" w:right="-29"/>
              <w:jc w:val="right"/>
              <w:rPr>
                <w:rFonts w:cs="Times New Roman"/>
                <w:b/>
                <w:bCs/>
                <w:sz w:val="16"/>
                <w:szCs w:val="16"/>
                <w:lang w:val="en-US" w:bidi="th-TH"/>
              </w:rPr>
            </w:pPr>
            <w:r w:rsidRPr="00AA6956">
              <w:rPr>
                <w:rFonts w:cs="Times New Roman"/>
                <w:b/>
                <w:bCs/>
                <w:sz w:val="16"/>
                <w:szCs w:val="16"/>
                <w:lang w:val="en-US" w:bidi="th-TH"/>
              </w:rPr>
              <w:t>123,877,456</w:t>
            </w:r>
          </w:p>
        </w:tc>
        <w:tc>
          <w:tcPr>
            <w:tcW w:w="990" w:type="dxa"/>
          </w:tcPr>
          <w:p w14:paraId="45E167A9" w14:textId="64CD7E8A" w:rsidR="007862A6" w:rsidRPr="007862A6" w:rsidRDefault="007862A6" w:rsidP="007862A6">
            <w:pPr>
              <w:pBdr>
                <w:bottom w:val="double" w:sz="4" w:space="1" w:color="auto"/>
              </w:pBdr>
              <w:tabs>
                <w:tab w:val="decimal" w:pos="770"/>
              </w:tabs>
              <w:spacing w:line="220" w:lineRule="exact"/>
              <w:ind w:left="-12" w:right="-20"/>
              <w:jc w:val="right"/>
              <w:rPr>
                <w:rFonts w:cs="Times New Roman"/>
                <w:b/>
                <w:bCs/>
                <w:sz w:val="16"/>
                <w:szCs w:val="16"/>
                <w:lang w:val="en-US" w:bidi="th-TH"/>
              </w:rPr>
            </w:pPr>
            <w:r w:rsidRPr="00AA6956">
              <w:rPr>
                <w:rFonts w:cs="Times New Roman"/>
                <w:b/>
                <w:bCs/>
                <w:sz w:val="16"/>
                <w:szCs w:val="16"/>
                <w:lang w:val="en-US" w:bidi="th-TH"/>
              </w:rPr>
              <w:t>23,718,299</w:t>
            </w:r>
          </w:p>
        </w:tc>
        <w:tc>
          <w:tcPr>
            <w:tcW w:w="1080" w:type="dxa"/>
          </w:tcPr>
          <w:p w14:paraId="735294B6" w14:textId="3A7C57DD" w:rsidR="007862A6" w:rsidRPr="007862A6" w:rsidRDefault="007862A6" w:rsidP="007862A6">
            <w:pPr>
              <w:pBdr>
                <w:bottom w:val="double" w:sz="4" w:space="1" w:color="auto"/>
              </w:pBdr>
              <w:tabs>
                <w:tab w:val="decimal" w:pos="864"/>
              </w:tabs>
              <w:spacing w:line="220" w:lineRule="exact"/>
              <w:ind w:left="-21" w:right="-105"/>
              <w:rPr>
                <w:rFonts w:cs="Times New Roman"/>
                <w:b/>
                <w:bCs/>
                <w:sz w:val="16"/>
                <w:szCs w:val="16"/>
                <w:lang w:val="en-US" w:bidi="th-TH"/>
              </w:rPr>
            </w:pPr>
            <w:r w:rsidRPr="00AA6956">
              <w:rPr>
                <w:rFonts w:cs="Times New Roman"/>
                <w:b/>
                <w:bCs/>
                <w:sz w:val="16"/>
                <w:szCs w:val="16"/>
                <w:lang w:val="en-US" w:bidi="th-TH"/>
              </w:rPr>
              <w:t>20,741,682</w:t>
            </w:r>
          </w:p>
        </w:tc>
        <w:tc>
          <w:tcPr>
            <w:tcW w:w="990" w:type="dxa"/>
          </w:tcPr>
          <w:p w14:paraId="421FED8C" w14:textId="54FBF97D" w:rsidR="007862A6" w:rsidRPr="007862A6" w:rsidRDefault="007862A6" w:rsidP="007862A6">
            <w:pPr>
              <w:pBdr>
                <w:bottom w:val="double" w:sz="4" w:space="1" w:color="auto"/>
              </w:pBdr>
              <w:tabs>
                <w:tab w:val="decimal" w:pos="780"/>
              </w:tabs>
              <w:spacing w:line="220" w:lineRule="exact"/>
              <w:ind w:right="-100"/>
              <w:rPr>
                <w:rFonts w:cs="Times New Roman"/>
                <w:b/>
                <w:bCs/>
                <w:sz w:val="16"/>
                <w:szCs w:val="16"/>
                <w:lang w:val="en-US" w:bidi="th-TH"/>
              </w:rPr>
            </w:pPr>
            <w:r w:rsidRPr="00AA6956">
              <w:rPr>
                <w:rFonts w:cs="Times New Roman"/>
                <w:b/>
                <w:bCs/>
                <w:sz w:val="16"/>
                <w:szCs w:val="16"/>
                <w:lang w:val="en-US" w:bidi="th-TH"/>
              </w:rPr>
              <w:t>19,204,49</w:t>
            </w:r>
            <w:r w:rsidR="00CE1257">
              <w:rPr>
                <w:rFonts w:cs="Times New Roman"/>
                <w:b/>
                <w:bCs/>
                <w:sz w:val="16"/>
                <w:szCs w:val="16"/>
                <w:lang w:val="en-US" w:bidi="th-TH"/>
              </w:rPr>
              <w:t>6</w:t>
            </w:r>
          </w:p>
        </w:tc>
        <w:tc>
          <w:tcPr>
            <w:tcW w:w="990" w:type="dxa"/>
          </w:tcPr>
          <w:p w14:paraId="5DE8EF32" w14:textId="619F0D52" w:rsidR="007862A6" w:rsidRPr="007862A6" w:rsidRDefault="007862A6" w:rsidP="007862A6">
            <w:pPr>
              <w:pBdr>
                <w:bottom w:val="double" w:sz="4" w:space="1" w:color="auto"/>
              </w:pBdr>
              <w:tabs>
                <w:tab w:val="decimal" w:pos="740"/>
              </w:tabs>
              <w:spacing w:line="220" w:lineRule="exact"/>
              <w:ind w:left="-12"/>
              <w:jc w:val="right"/>
              <w:rPr>
                <w:rFonts w:cs="Times New Roman"/>
                <w:b/>
                <w:bCs/>
                <w:sz w:val="16"/>
                <w:szCs w:val="16"/>
                <w:lang w:val="en-US" w:bidi="th-TH"/>
              </w:rPr>
            </w:pPr>
            <w:r w:rsidRPr="00AA6956">
              <w:rPr>
                <w:rFonts w:cs="Times New Roman"/>
                <w:b/>
                <w:bCs/>
                <w:sz w:val="16"/>
                <w:szCs w:val="16"/>
                <w:lang w:val="en-US" w:bidi="th-TH"/>
              </w:rPr>
              <w:t>4,091,13</w:t>
            </w:r>
            <w:r w:rsidR="00CE1257">
              <w:rPr>
                <w:rFonts w:cs="Times New Roman"/>
                <w:b/>
                <w:bCs/>
                <w:sz w:val="16"/>
                <w:szCs w:val="16"/>
                <w:lang w:val="en-US" w:bidi="th-TH"/>
              </w:rPr>
              <w:t>8</w:t>
            </w:r>
          </w:p>
        </w:tc>
        <w:tc>
          <w:tcPr>
            <w:tcW w:w="990" w:type="dxa"/>
          </w:tcPr>
          <w:p w14:paraId="4C2D3B1D" w14:textId="2DCEE59F" w:rsidR="007862A6" w:rsidRPr="007862A6" w:rsidRDefault="007862A6" w:rsidP="007862A6">
            <w:pPr>
              <w:pStyle w:val="Footer"/>
              <w:pBdr>
                <w:bottom w:val="double" w:sz="4" w:space="1" w:color="auto"/>
              </w:pBdr>
              <w:tabs>
                <w:tab w:val="clear" w:pos="9639"/>
                <w:tab w:val="decimal" w:pos="900"/>
              </w:tabs>
              <w:spacing w:line="220" w:lineRule="exact"/>
              <w:ind w:right="-30"/>
              <w:jc w:val="right"/>
              <w:rPr>
                <w:rFonts w:cs="Times New Roman"/>
                <w:b/>
                <w:bCs/>
                <w:sz w:val="16"/>
                <w:szCs w:val="16"/>
                <w:lang w:val="en-US" w:bidi="th-TH"/>
              </w:rPr>
            </w:pPr>
            <w:r w:rsidRPr="00AA6956">
              <w:rPr>
                <w:rFonts w:cs="Times New Roman"/>
                <w:b/>
                <w:bCs/>
                <w:sz w:val="16"/>
                <w:szCs w:val="16"/>
                <w:lang w:val="en-US" w:bidi="th-TH"/>
              </w:rPr>
              <w:t>191,907,17</w:t>
            </w:r>
            <w:r w:rsidR="00CE1257">
              <w:rPr>
                <w:rFonts w:cs="Times New Roman"/>
                <w:b/>
                <w:bCs/>
                <w:sz w:val="16"/>
                <w:szCs w:val="16"/>
                <w:lang w:val="en-US" w:bidi="th-TH"/>
              </w:rPr>
              <w:t>3</w:t>
            </w:r>
          </w:p>
        </w:tc>
      </w:tr>
      <w:tr w:rsidR="00591D10" w:rsidRPr="0012708E" w14:paraId="27E9241A" w14:textId="77777777" w:rsidTr="00F3534A">
        <w:trPr>
          <w:cantSplit/>
          <w:trHeight w:val="77"/>
        </w:trPr>
        <w:tc>
          <w:tcPr>
            <w:tcW w:w="2250" w:type="dxa"/>
          </w:tcPr>
          <w:p w14:paraId="5F923636" w14:textId="77777777" w:rsidR="00591D10" w:rsidRPr="0012708E" w:rsidRDefault="00591D10" w:rsidP="00591D10">
            <w:pPr>
              <w:tabs>
                <w:tab w:val="left" w:pos="266"/>
              </w:tabs>
              <w:spacing w:line="220" w:lineRule="exact"/>
              <w:ind w:left="106" w:right="9" w:hanging="124"/>
              <w:rPr>
                <w:rFonts w:cs="Times New Roman"/>
                <w:sz w:val="16"/>
                <w:szCs w:val="16"/>
              </w:rPr>
            </w:pPr>
          </w:p>
        </w:tc>
        <w:tc>
          <w:tcPr>
            <w:tcW w:w="990" w:type="dxa"/>
          </w:tcPr>
          <w:p w14:paraId="0736B1DA" w14:textId="77777777" w:rsidR="00591D10" w:rsidRPr="009F720D" w:rsidRDefault="00591D10" w:rsidP="00591D10">
            <w:pPr>
              <w:tabs>
                <w:tab w:val="decimal" w:pos="683"/>
              </w:tabs>
              <w:spacing w:line="220" w:lineRule="exact"/>
              <w:ind w:left="-135" w:right="7"/>
              <w:jc w:val="right"/>
              <w:rPr>
                <w:rFonts w:cs="Times New Roman"/>
                <w:sz w:val="16"/>
                <w:szCs w:val="16"/>
                <w:lang w:val="en-US" w:bidi="th-TH"/>
              </w:rPr>
            </w:pPr>
          </w:p>
        </w:tc>
        <w:tc>
          <w:tcPr>
            <w:tcW w:w="900" w:type="dxa"/>
            <w:vAlign w:val="bottom"/>
          </w:tcPr>
          <w:p w14:paraId="5851B1D0" w14:textId="77777777" w:rsidR="00591D10" w:rsidRPr="009F720D" w:rsidRDefault="00591D10" w:rsidP="00591D10">
            <w:pPr>
              <w:tabs>
                <w:tab w:val="decimal" w:pos="700"/>
              </w:tabs>
              <w:spacing w:line="220" w:lineRule="exact"/>
              <w:ind w:left="-115" w:right="-29"/>
              <w:jc w:val="right"/>
              <w:rPr>
                <w:rFonts w:cs="Times New Roman"/>
                <w:sz w:val="16"/>
                <w:szCs w:val="16"/>
                <w:lang w:val="en-US" w:bidi="th-TH"/>
              </w:rPr>
            </w:pPr>
          </w:p>
        </w:tc>
        <w:tc>
          <w:tcPr>
            <w:tcW w:w="990" w:type="dxa"/>
            <w:vAlign w:val="bottom"/>
          </w:tcPr>
          <w:p w14:paraId="511F6C8D" w14:textId="77777777" w:rsidR="00591D10" w:rsidRPr="009F720D" w:rsidRDefault="00591D10" w:rsidP="00591D10">
            <w:pPr>
              <w:tabs>
                <w:tab w:val="decimal" w:pos="770"/>
              </w:tabs>
              <w:spacing w:line="220" w:lineRule="exact"/>
              <w:ind w:left="-12" w:right="-20"/>
              <w:jc w:val="right"/>
              <w:rPr>
                <w:rFonts w:cs="Times New Roman"/>
                <w:sz w:val="16"/>
                <w:szCs w:val="16"/>
                <w:lang w:val="en-US" w:bidi="th-TH"/>
              </w:rPr>
            </w:pPr>
          </w:p>
        </w:tc>
        <w:tc>
          <w:tcPr>
            <w:tcW w:w="1080" w:type="dxa"/>
            <w:vAlign w:val="bottom"/>
          </w:tcPr>
          <w:p w14:paraId="3D943DF5" w14:textId="77777777" w:rsidR="00591D10" w:rsidRPr="009F720D" w:rsidRDefault="00591D10" w:rsidP="00591D10">
            <w:pPr>
              <w:tabs>
                <w:tab w:val="decimal" w:pos="864"/>
              </w:tabs>
              <w:spacing w:line="220" w:lineRule="exact"/>
              <w:ind w:left="-21" w:right="-105"/>
              <w:jc w:val="right"/>
              <w:rPr>
                <w:rFonts w:cs="Times New Roman"/>
                <w:sz w:val="16"/>
                <w:szCs w:val="16"/>
                <w:lang w:val="en-US" w:bidi="th-TH"/>
              </w:rPr>
            </w:pPr>
          </w:p>
        </w:tc>
        <w:tc>
          <w:tcPr>
            <w:tcW w:w="990" w:type="dxa"/>
          </w:tcPr>
          <w:p w14:paraId="7B19A695" w14:textId="77777777" w:rsidR="00591D10" w:rsidRPr="009F720D" w:rsidRDefault="00591D10" w:rsidP="00591D10">
            <w:pPr>
              <w:tabs>
                <w:tab w:val="decimal" w:pos="780"/>
              </w:tabs>
              <w:spacing w:line="220" w:lineRule="exact"/>
              <w:ind w:right="-100"/>
              <w:rPr>
                <w:rFonts w:cs="Times New Roman"/>
                <w:sz w:val="16"/>
                <w:szCs w:val="16"/>
                <w:lang w:val="en-US" w:bidi="th-TH"/>
              </w:rPr>
            </w:pPr>
          </w:p>
        </w:tc>
        <w:tc>
          <w:tcPr>
            <w:tcW w:w="990" w:type="dxa"/>
          </w:tcPr>
          <w:p w14:paraId="2218A661" w14:textId="77777777" w:rsidR="00591D10" w:rsidRPr="009F720D" w:rsidRDefault="00591D10" w:rsidP="00591D10">
            <w:pPr>
              <w:tabs>
                <w:tab w:val="decimal" w:pos="740"/>
              </w:tabs>
              <w:spacing w:line="220" w:lineRule="exact"/>
              <w:ind w:left="-12"/>
              <w:jc w:val="right"/>
              <w:rPr>
                <w:rFonts w:cs="Times New Roman"/>
                <w:sz w:val="16"/>
                <w:szCs w:val="16"/>
                <w:lang w:val="en-US" w:bidi="th-TH"/>
              </w:rPr>
            </w:pPr>
          </w:p>
        </w:tc>
        <w:tc>
          <w:tcPr>
            <w:tcW w:w="990" w:type="dxa"/>
            <w:vAlign w:val="bottom"/>
          </w:tcPr>
          <w:p w14:paraId="26B3A1A5" w14:textId="77777777" w:rsidR="00591D10" w:rsidRPr="009F720D" w:rsidRDefault="00591D10" w:rsidP="00591D10">
            <w:pPr>
              <w:pStyle w:val="Footer"/>
              <w:tabs>
                <w:tab w:val="clear" w:pos="9639"/>
                <w:tab w:val="decimal" w:pos="900"/>
              </w:tabs>
              <w:spacing w:line="220" w:lineRule="exact"/>
              <w:ind w:right="-30"/>
              <w:jc w:val="right"/>
              <w:rPr>
                <w:rFonts w:cs="Times New Roman"/>
                <w:sz w:val="16"/>
                <w:szCs w:val="16"/>
                <w:lang w:val="en-US" w:bidi="th-TH"/>
              </w:rPr>
            </w:pPr>
          </w:p>
        </w:tc>
      </w:tr>
      <w:tr w:rsidR="00591D10" w:rsidRPr="0012708E" w14:paraId="45523EC7" w14:textId="77777777" w:rsidTr="00F3534A">
        <w:trPr>
          <w:cantSplit/>
        </w:trPr>
        <w:tc>
          <w:tcPr>
            <w:tcW w:w="2250" w:type="dxa"/>
          </w:tcPr>
          <w:p w14:paraId="361AC739" w14:textId="77777777" w:rsidR="00591D10" w:rsidRPr="0012708E" w:rsidRDefault="00591D10" w:rsidP="00591D10">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tcPr>
          <w:p w14:paraId="3C599E03" w14:textId="77777777" w:rsidR="00591D10" w:rsidRPr="009F720D" w:rsidRDefault="00591D10" w:rsidP="009F720D">
            <w:pPr>
              <w:tabs>
                <w:tab w:val="decimal" w:pos="683"/>
              </w:tabs>
              <w:spacing w:line="220" w:lineRule="exact"/>
              <w:ind w:left="-135" w:right="7"/>
              <w:jc w:val="right"/>
              <w:rPr>
                <w:rFonts w:cs="Times New Roman"/>
                <w:sz w:val="16"/>
                <w:szCs w:val="16"/>
                <w:lang w:val="en-US" w:bidi="th-TH"/>
              </w:rPr>
            </w:pPr>
          </w:p>
        </w:tc>
        <w:tc>
          <w:tcPr>
            <w:tcW w:w="900" w:type="dxa"/>
            <w:vAlign w:val="bottom"/>
          </w:tcPr>
          <w:p w14:paraId="550FBDCB" w14:textId="77777777" w:rsidR="00591D10" w:rsidRPr="009F720D" w:rsidRDefault="00591D10" w:rsidP="009F720D">
            <w:pPr>
              <w:tabs>
                <w:tab w:val="decimal" w:pos="700"/>
              </w:tabs>
              <w:spacing w:line="220" w:lineRule="exact"/>
              <w:ind w:left="-135" w:right="-29"/>
              <w:jc w:val="right"/>
              <w:rPr>
                <w:rFonts w:cs="Times New Roman"/>
                <w:sz w:val="16"/>
                <w:szCs w:val="16"/>
                <w:lang w:val="en-US" w:bidi="th-TH"/>
              </w:rPr>
            </w:pPr>
          </w:p>
        </w:tc>
        <w:tc>
          <w:tcPr>
            <w:tcW w:w="990" w:type="dxa"/>
            <w:vAlign w:val="bottom"/>
          </w:tcPr>
          <w:p w14:paraId="57F0F361" w14:textId="77777777" w:rsidR="00591D10" w:rsidRPr="009F720D" w:rsidRDefault="00591D10" w:rsidP="009F720D">
            <w:pPr>
              <w:tabs>
                <w:tab w:val="decimal" w:pos="770"/>
              </w:tabs>
              <w:spacing w:line="220" w:lineRule="exact"/>
              <w:ind w:left="-135" w:right="-20"/>
              <w:jc w:val="right"/>
              <w:rPr>
                <w:rFonts w:cs="Times New Roman"/>
                <w:sz w:val="16"/>
                <w:szCs w:val="16"/>
                <w:lang w:val="en-US" w:bidi="th-TH"/>
              </w:rPr>
            </w:pPr>
          </w:p>
        </w:tc>
        <w:tc>
          <w:tcPr>
            <w:tcW w:w="1080" w:type="dxa"/>
            <w:vAlign w:val="bottom"/>
          </w:tcPr>
          <w:p w14:paraId="51B5B9E3" w14:textId="77777777" w:rsidR="00591D10" w:rsidRPr="009F720D" w:rsidRDefault="00591D10" w:rsidP="009F720D">
            <w:pPr>
              <w:tabs>
                <w:tab w:val="decimal" w:pos="864"/>
              </w:tabs>
              <w:spacing w:line="220" w:lineRule="exact"/>
              <w:ind w:left="-135" w:right="-105"/>
              <w:rPr>
                <w:rFonts w:cs="Times New Roman"/>
                <w:sz w:val="16"/>
                <w:szCs w:val="16"/>
                <w:lang w:val="en-US" w:bidi="th-TH"/>
              </w:rPr>
            </w:pPr>
          </w:p>
        </w:tc>
        <w:tc>
          <w:tcPr>
            <w:tcW w:w="990" w:type="dxa"/>
          </w:tcPr>
          <w:p w14:paraId="43A917A6" w14:textId="77777777" w:rsidR="00591D10" w:rsidRPr="009F720D" w:rsidRDefault="00591D10" w:rsidP="009F720D">
            <w:pPr>
              <w:tabs>
                <w:tab w:val="decimal" w:pos="780"/>
              </w:tabs>
              <w:spacing w:line="220" w:lineRule="exact"/>
              <w:ind w:left="-135" w:right="-100"/>
              <w:rPr>
                <w:rFonts w:cs="Times New Roman"/>
                <w:sz w:val="16"/>
                <w:szCs w:val="16"/>
                <w:lang w:val="en-US" w:bidi="th-TH"/>
              </w:rPr>
            </w:pPr>
          </w:p>
        </w:tc>
        <w:tc>
          <w:tcPr>
            <w:tcW w:w="990" w:type="dxa"/>
          </w:tcPr>
          <w:p w14:paraId="48FD2182" w14:textId="77777777" w:rsidR="00591D10" w:rsidRPr="009F720D" w:rsidRDefault="00591D10" w:rsidP="009F720D">
            <w:pPr>
              <w:tabs>
                <w:tab w:val="decimal" w:pos="740"/>
              </w:tabs>
              <w:spacing w:line="220" w:lineRule="exact"/>
              <w:ind w:left="-135"/>
              <w:jc w:val="right"/>
              <w:rPr>
                <w:rFonts w:cs="Times New Roman"/>
                <w:sz w:val="16"/>
                <w:szCs w:val="16"/>
                <w:lang w:val="en-US" w:bidi="th-TH"/>
              </w:rPr>
            </w:pPr>
          </w:p>
        </w:tc>
        <w:tc>
          <w:tcPr>
            <w:tcW w:w="990" w:type="dxa"/>
            <w:vAlign w:val="bottom"/>
          </w:tcPr>
          <w:p w14:paraId="31FB48C7" w14:textId="77777777" w:rsidR="00591D10" w:rsidRPr="009F720D" w:rsidRDefault="00591D10" w:rsidP="009F720D">
            <w:pPr>
              <w:tabs>
                <w:tab w:val="decimal" w:pos="900"/>
              </w:tabs>
              <w:spacing w:line="220" w:lineRule="exact"/>
              <w:ind w:left="-135" w:right="-30"/>
              <w:jc w:val="right"/>
              <w:rPr>
                <w:rFonts w:cs="Times New Roman"/>
                <w:sz w:val="16"/>
                <w:szCs w:val="16"/>
                <w:lang w:val="en-US" w:bidi="th-TH"/>
              </w:rPr>
            </w:pPr>
          </w:p>
        </w:tc>
      </w:tr>
      <w:tr w:rsidR="007862A6" w:rsidRPr="0012708E" w14:paraId="548D8E94" w14:textId="77777777" w:rsidTr="0093239C">
        <w:trPr>
          <w:cantSplit/>
        </w:trPr>
        <w:tc>
          <w:tcPr>
            <w:tcW w:w="2250" w:type="dxa"/>
          </w:tcPr>
          <w:p w14:paraId="7F3F44C9" w14:textId="77777777" w:rsidR="007862A6" w:rsidRPr="0012708E" w:rsidRDefault="007862A6" w:rsidP="007862A6">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tcPr>
          <w:p w14:paraId="393ED3D2" w14:textId="03433B19" w:rsidR="007862A6" w:rsidRPr="009F720D" w:rsidRDefault="007862A6" w:rsidP="007862A6">
            <w:pPr>
              <w:tabs>
                <w:tab w:val="decimal" w:pos="683"/>
              </w:tabs>
              <w:spacing w:line="220" w:lineRule="exact"/>
              <w:ind w:left="-135" w:right="7"/>
              <w:jc w:val="right"/>
              <w:rPr>
                <w:rFonts w:cs="Times New Roman"/>
                <w:sz w:val="16"/>
                <w:szCs w:val="16"/>
                <w:lang w:val="en-US" w:bidi="th-TH"/>
              </w:rPr>
            </w:pPr>
            <w:r w:rsidRPr="00AA6956">
              <w:rPr>
                <w:rFonts w:cs="Times New Roman"/>
                <w:sz w:val="16"/>
                <w:szCs w:val="16"/>
                <w:lang w:val="en-US" w:bidi="th-TH"/>
              </w:rPr>
              <w:t>42,262,649</w:t>
            </w:r>
          </w:p>
        </w:tc>
        <w:tc>
          <w:tcPr>
            <w:tcW w:w="900" w:type="dxa"/>
          </w:tcPr>
          <w:p w14:paraId="3A51026B" w14:textId="453EE9A6" w:rsidR="007862A6" w:rsidRPr="009F720D" w:rsidRDefault="007862A6" w:rsidP="007862A6">
            <w:pPr>
              <w:tabs>
                <w:tab w:val="decimal" w:pos="700"/>
              </w:tabs>
              <w:spacing w:line="220" w:lineRule="exact"/>
              <w:ind w:left="-115" w:right="-29"/>
              <w:jc w:val="right"/>
              <w:rPr>
                <w:rFonts w:cs="Times New Roman"/>
                <w:sz w:val="16"/>
                <w:szCs w:val="16"/>
                <w:lang w:val="en-US" w:bidi="th-TH"/>
              </w:rPr>
            </w:pPr>
            <w:r w:rsidRPr="00AA6956">
              <w:rPr>
                <w:rFonts w:cs="Times New Roman"/>
                <w:sz w:val="16"/>
                <w:szCs w:val="16"/>
                <w:lang w:val="en-US" w:bidi="th-TH"/>
              </w:rPr>
              <w:t>20,342,213</w:t>
            </w:r>
          </w:p>
        </w:tc>
        <w:tc>
          <w:tcPr>
            <w:tcW w:w="990" w:type="dxa"/>
          </w:tcPr>
          <w:p w14:paraId="50D6A89F" w14:textId="19966EA9" w:rsidR="007862A6" w:rsidRPr="009F720D" w:rsidRDefault="007862A6" w:rsidP="007862A6">
            <w:pPr>
              <w:tabs>
                <w:tab w:val="decimal" w:pos="770"/>
              </w:tabs>
              <w:spacing w:line="220" w:lineRule="exact"/>
              <w:ind w:left="-135" w:right="-20"/>
              <w:jc w:val="right"/>
              <w:rPr>
                <w:rFonts w:cs="Times New Roman"/>
                <w:sz w:val="16"/>
                <w:szCs w:val="16"/>
                <w:lang w:val="en-US" w:bidi="th-TH"/>
              </w:rPr>
            </w:pPr>
            <w:r w:rsidRPr="00AA6956">
              <w:rPr>
                <w:rFonts w:cs="Times New Roman"/>
                <w:sz w:val="16"/>
                <w:szCs w:val="16"/>
                <w:lang w:val="en-US" w:bidi="th-TH"/>
              </w:rPr>
              <w:t>74,741,099</w:t>
            </w:r>
          </w:p>
        </w:tc>
        <w:tc>
          <w:tcPr>
            <w:tcW w:w="1080" w:type="dxa"/>
          </w:tcPr>
          <w:p w14:paraId="560FCF3A" w14:textId="3B1FFC59" w:rsidR="007862A6" w:rsidRPr="009F720D" w:rsidRDefault="007862A6" w:rsidP="007862A6">
            <w:pPr>
              <w:tabs>
                <w:tab w:val="decimal" w:pos="864"/>
              </w:tabs>
              <w:spacing w:line="220" w:lineRule="exact"/>
              <w:ind w:left="-21" w:right="-105"/>
              <w:rPr>
                <w:rFonts w:cs="Times New Roman"/>
                <w:sz w:val="16"/>
                <w:szCs w:val="16"/>
                <w:lang w:val="en-US" w:bidi="th-TH"/>
              </w:rPr>
            </w:pPr>
            <w:r w:rsidRPr="00AA6956">
              <w:rPr>
                <w:rFonts w:cs="Times New Roman"/>
                <w:sz w:val="16"/>
                <w:szCs w:val="16"/>
                <w:lang w:val="en-US" w:bidi="th-TH"/>
              </w:rPr>
              <w:t>3,489,694</w:t>
            </w:r>
          </w:p>
        </w:tc>
        <w:tc>
          <w:tcPr>
            <w:tcW w:w="990" w:type="dxa"/>
          </w:tcPr>
          <w:p w14:paraId="378DBA63" w14:textId="5520A996" w:rsidR="007862A6" w:rsidRPr="009F720D" w:rsidRDefault="007862A6" w:rsidP="007862A6">
            <w:pPr>
              <w:tabs>
                <w:tab w:val="decimal" w:pos="780"/>
              </w:tabs>
              <w:spacing w:line="220" w:lineRule="exact"/>
              <w:ind w:right="-100"/>
              <w:rPr>
                <w:rFonts w:cs="Times New Roman"/>
                <w:sz w:val="16"/>
                <w:szCs w:val="16"/>
                <w:lang w:val="en-US" w:bidi="th-TH"/>
              </w:rPr>
            </w:pPr>
            <w:r w:rsidRPr="00AA6956">
              <w:rPr>
                <w:rFonts w:cs="Times New Roman"/>
                <w:sz w:val="16"/>
                <w:szCs w:val="16"/>
                <w:lang w:val="en-US" w:bidi="th-TH"/>
              </w:rPr>
              <w:t>-</w:t>
            </w:r>
          </w:p>
        </w:tc>
        <w:tc>
          <w:tcPr>
            <w:tcW w:w="990" w:type="dxa"/>
          </w:tcPr>
          <w:p w14:paraId="53344B65" w14:textId="6116D5BA" w:rsidR="007862A6" w:rsidRPr="009F720D" w:rsidRDefault="007862A6" w:rsidP="007862A6">
            <w:pPr>
              <w:tabs>
                <w:tab w:val="decimal" w:pos="740"/>
              </w:tabs>
              <w:spacing w:line="220" w:lineRule="exact"/>
              <w:jc w:val="right"/>
              <w:rPr>
                <w:rFonts w:cs="Times New Roman"/>
                <w:sz w:val="16"/>
                <w:szCs w:val="16"/>
                <w:lang w:val="en-US" w:bidi="th-TH"/>
              </w:rPr>
            </w:pPr>
            <w:r w:rsidRPr="00AA6956">
              <w:rPr>
                <w:rFonts w:cs="Times New Roman"/>
                <w:sz w:val="16"/>
                <w:szCs w:val="16"/>
                <w:lang w:val="en-US" w:bidi="th-TH"/>
              </w:rPr>
              <w:t>60,478</w:t>
            </w:r>
          </w:p>
        </w:tc>
        <w:tc>
          <w:tcPr>
            <w:tcW w:w="990" w:type="dxa"/>
          </w:tcPr>
          <w:p w14:paraId="183D3CF5" w14:textId="44123289" w:rsidR="007862A6" w:rsidRPr="009F720D" w:rsidRDefault="007862A6" w:rsidP="007862A6">
            <w:pPr>
              <w:tabs>
                <w:tab w:val="decimal" w:pos="900"/>
              </w:tabs>
              <w:spacing w:line="220" w:lineRule="exact"/>
              <w:ind w:right="-30"/>
              <w:jc w:val="right"/>
              <w:rPr>
                <w:rFonts w:cs="Times New Roman"/>
                <w:sz w:val="16"/>
                <w:szCs w:val="16"/>
                <w:lang w:val="en-US" w:bidi="th-TH"/>
              </w:rPr>
            </w:pPr>
            <w:r w:rsidRPr="00AA6956">
              <w:rPr>
                <w:rFonts w:cs="Times New Roman"/>
                <w:sz w:val="16"/>
                <w:szCs w:val="16"/>
                <w:lang w:val="en-US" w:bidi="th-TH"/>
              </w:rPr>
              <w:t>140,896,133</w:t>
            </w:r>
          </w:p>
        </w:tc>
      </w:tr>
      <w:tr w:rsidR="007862A6" w:rsidRPr="0012708E" w14:paraId="52FAC36C" w14:textId="77777777" w:rsidTr="00AA6956">
        <w:trPr>
          <w:cantSplit/>
        </w:trPr>
        <w:tc>
          <w:tcPr>
            <w:tcW w:w="2250" w:type="dxa"/>
          </w:tcPr>
          <w:p w14:paraId="55A3991C" w14:textId="77777777" w:rsidR="007862A6" w:rsidRPr="0012708E" w:rsidRDefault="007862A6" w:rsidP="007862A6">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tcPr>
          <w:p w14:paraId="0035AB21" w14:textId="754BCEA3" w:rsidR="007862A6" w:rsidRPr="009F720D" w:rsidRDefault="007862A6" w:rsidP="007862A6">
            <w:pPr>
              <w:tabs>
                <w:tab w:val="decimal" w:pos="700"/>
              </w:tabs>
              <w:spacing w:line="220" w:lineRule="exact"/>
              <w:ind w:left="-135" w:right="7"/>
              <w:jc w:val="right"/>
              <w:rPr>
                <w:rFonts w:cs="Times New Roman"/>
                <w:sz w:val="16"/>
                <w:szCs w:val="16"/>
                <w:lang w:val="en-US" w:bidi="th-TH"/>
              </w:rPr>
            </w:pPr>
            <w:r w:rsidRPr="00AA6956">
              <w:rPr>
                <w:rFonts w:cs="Times New Roman"/>
                <w:sz w:val="16"/>
                <w:szCs w:val="16"/>
                <w:lang w:val="en-US" w:bidi="th-TH"/>
              </w:rPr>
              <w:t>509,17</w:t>
            </w:r>
            <w:r w:rsidR="00CE1257">
              <w:rPr>
                <w:rFonts w:cs="Times New Roman"/>
                <w:sz w:val="16"/>
                <w:szCs w:val="16"/>
                <w:lang w:val="en-US" w:bidi="th-TH"/>
              </w:rPr>
              <w:t>6</w:t>
            </w:r>
          </w:p>
        </w:tc>
        <w:tc>
          <w:tcPr>
            <w:tcW w:w="900" w:type="dxa"/>
          </w:tcPr>
          <w:p w14:paraId="25F2D04E" w14:textId="1B72FF1C" w:rsidR="007862A6" w:rsidRPr="009F720D" w:rsidRDefault="007862A6" w:rsidP="007862A6">
            <w:pPr>
              <w:tabs>
                <w:tab w:val="decimal" w:pos="700"/>
              </w:tabs>
              <w:spacing w:line="220" w:lineRule="exact"/>
              <w:ind w:right="-29"/>
              <w:jc w:val="right"/>
              <w:rPr>
                <w:rFonts w:cs="Times New Roman"/>
                <w:sz w:val="16"/>
                <w:szCs w:val="16"/>
                <w:lang w:val="en-US" w:bidi="th-TH"/>
              </w:rPr>
            </w:pPr>
            <w:r w:rsidRPr="00AA6956">
              <w:rPr>
                <w:rFonts w:cs="Times New Roman"/>
                <w:sz w:val="16"/>
                <w:szCs w:val="16"/>
                <w:lang w:val="en-US" w:bidi="th-TH"/>
              </w:rPr>
              <w:t>23,070</w:t>
            </w:r>
          </w:p>
        </w:tc>
        <w:tc>
          <w:tcPr>
            <w:tcW w:w="990" w:type="dxa"/>
          </w:tcPr>
          <w:p w14:paraId="6F2E0678" w14:textId="25B1A8F2" w:rsidR="007862A6" w:rsidRPr="009F720D" w:rsidRDefault="007862A6" w:rsidP="007862A6">
            <w:pPr>
              <w:tabs>
                <w:tab w:val="decimal" w:pos="770"/>
              </w:tabs>
              <w:spacing w:line="220" w:lineRule="exact"/>
              <w:ind w:right="-20"/>
              <w:jc w:val="right"/>
              <w:rPr>
                <w:rFonts w:cs="Times New Roman"/>
                <w:sz w:val="16"/>
                <w:szCs w:val="16"/>
                <w:lang w:val="en-US" w:bidi="th-TH"/>
              </w:rPr>
            </w:pPr>
            <w:r w:rsidRPr="00AA6956">
              <w:rPr>
                <w:rFonts w:cs="Times New Roman"/>
                <w:sz w:val="16"/>
                <w:szCs w:val="16"/>
                <w:lang w:val="en-US" w:bidi="th-TH"/>
              </w:rPr>
              <w:t>3,699,154</w:t>
            </w:r>
          </w:p>
        </w:tc>
        <w:tc>
          <w:tcPr>
            <w:tcW w:w="1080" w:type="dxa"/>
          </w:tcPr>
          <w:p w14:paraId="53BB126B" w14:textId="2BAB023D" w:rsidR="007862A6" w:rsidRPr="009F720D" w:rsidRDefault="007862A6" w:rsidP="007862A6">
            <w:pPr>
              <w:tabs>
                <w:tab w:val="decimal" w:pos="864"/>
              </w:tabs>
              <w:spacing w:line="220" w:lineRule="exact"/>
              <w:ind w:left="-21" w:right="-105"/>
              <w:rPr>
                <w:rFonts w:cs="Times New Roman"/>
                <w:sz w:val="16"/>
                <w:szCs w:val="16"/>
                <w:lang w:val="en-US" w:bidi="th-TH"/>
              </w:rPr>
            </w:pPr>
            <w:r w:rsidRPr="00AA6956">
              <w:rPr>
                <w:rFonts w:cs="Times New Roman"/>
                <w:sz w:val="16"/>
                <w:szCs w:val="16"/>
                <w:lang w:val="en-US" w:bidi="th-TH"/>
              </w:rPr>
              <w:t>15,097,296</w:t>
            </w:r>
          </w:p>
        </w:tc>
        <w:tc>
          <w:tcPr>
            <w:tcW w:w="990" w:type="dxa"/>
          </w:tcPr>
          <w:p w14:paraId="4ABE7135" w14:textId="5A81AC16" w:rsidR="007862A6" w:rsidRPr="009F720D" w:rsidRDefault="007862A6" w:rsidP="007862A6">
            <w:pPr>
              <w:tabs>
                <w:tab w:val="decimal" w:pos="780"/>
              </w:tabs>
              <w:spacing w:line="220" w:lineRule="exact"/>
              <w:ind w:right="-100"/>
              <w:rPr>
                <w:rFonts w:cs="Times New Roman"/>
                <w:sz w:val="16"/>
                <w:szCs w:val="16"/>
                <w:lang w:val="en-US" w:bidi="th-TH"/>
              </w:rPr>
            </w:pPr>
            <w:r w:rsidRPr="00AA6956">
              <w:rPr>
                <w:rFonts w:cs="Times New Roman"/>
                <w:sz w:val="16"/>
                <w:szCs w:val="16"/>
                <w:lang w:val="en-US" w:bidi="th-TH"/>
              </w:rPr>
              <w:t>-</w:t>
            </w:r>
          </w:p>
        </w:tc>
        <w:tc>
          <w:tcPr>
            <w:tcW w:w="990" w:type="dxa"/>
          </w:tcPr>
          <w:p w14:paraId="0709CC09" w14:textId="3BB39E3C" w:rsidR="007862A6" w:rsidRPr="009F720D" w:rsidRDefault="007862A6" w:rsidP="007862A6">
            <w:pPr>
              <w:tabs>
                <w:tab w:val="decimal" w:pos="740"/>
              </w:tabs>
              <w:spacing w:line="220" w:lineRule="exact"/>
              <w:jc w:val="right"/>
              <w:rPr>
                <w:rFonts w:cs="Times New Roman"/>
                <w:sz w:val="16"/>
                <w:szCs w:val="16"/>
                <w:lang w:val="en-US" w:bidi="th-TH"/>
              </w:rPr>
            </w:pPr>
            <w:r w:rsidRPr="00AA6956">
              <w:rPr>
                <w:rFonts w:cs="Times New Roman"/>
                <w:sz w:val="16"/>
                <w:szCs w:val="16"/>
                <w:lang w:val="en-US" w:bidi="th-TH"/>
              </w:rPr>
              <w:t>131</w:t>
            </w:r>
          </w:p>
        </w:tc>
        <w:tc>
          <w:tcPr>
            <w:tcW w:w="990" w:type="dxa"/>
          </w:tcPr>
          <w:p w14:paraId="1DE51737" w14:textId="74CA4041" w:rsidR="007862A6" w:rsidRPr="009F720D" w:rsidRDefault="007862A6" w:rsidP="007862A6">
            <w:pPr>
              <w:tabs>
                <w:tab w:val="decimal" w:pos="900"/>
              </w:tabs>
              <w:spacing w:line="220" w:lineRule="exact"/>
              <w:ind w:right="-30"/>
              <w:jc w:val="right"/>
              <w:rPr>
                <w:rFonts w:cs="Times New Roman"/>
                <w:sz w:val="16"/>
                <w:szCs w:val="16"/>
                <w:lang w:val="en-US" w:bidi="th-TH"/>
              </w:rPr>
            </w:pPr>
            <w:r w:rsidRPr="00AA6956">
              <w:rPr>
                <w:rFonts w:cs="Times New Roman"/>
                <w:sz w:val="16"/>
                <w:szCs w:val="16"/>
                <w:lang w:val="en-US" w:bidi="th-TH"/>
              </w:rPr>
              <w:t>19,328,827</w:t>
            </w:r>
          </w:p>
        </w:tc>
      </w:tr>
      <w:tr w:rsidR="007862A6" w:rsidRPr="0012708E" w14:paraId="2420FE5A" w14:textId="77777777" w:rsidTr="00AA6956">
        <w:trPr>
          <w:cantSplit/>
        </w:trPr>
        <w:tc>
          <w:tcPr>
            <w:tcW w:w="2250" w:type="dxa"/>
          </w:tcPr>
          <w:p w14:paraId="7927EFF4" w14:textId="77777777" w:rsidR="007862A6" w:rsidRPr="0012708E" w:rsidRDefault="007862A6" w:rsidP="007862A6">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tcPr>
          <w:p w14:paraId="0C2D6F29" w14:textId="0E10035D" w:rsidR="007862A6" w:rsidRPr="009F720D" w:rsidRDefault="007862A6" w:rsidP="007862A6">
            <w:pPr>
              <w:tabs>
                <w:tab w:val="decimal" w:pos="683"/>
              </w:tabs>
              <w:spacing w:line="220" w:lineRule="exact"/>
              <w:ind w:left="-135" w:right="7"/>
              <w:jc w:val="right"/>
              <w:rPr>
                <w:rFonts w:cs="Times New Roman"/>
                <w:sz w:val="16"/>
                <w:szCs w:val="16"/>
                <w:lang w:val="en-US" w:bidi="th-TH"/>
              </w:rPr>
            </w:pPr>
            <w:r w:rsidRPr="00AA6956">
              <w:rPr>
                <w:rFonts w:cs="Times New Roman"/>
                <w:sz w:val="16"/>
                <w:szCs w:val="16"/>
                <w:lang w:val="en-US" w:bidi="th-TH"/>
              </w:rPr>
              <w:t>-</w:t>
            </w:r>
          </w:p>
        </w:tc>
        <w:tc>
          <w:tcPr>
            <w:tcW w:w="900" w:type="dxa"/>
          </w:tcPr>
          <w:p w14:paraId="460E33C3" w14:textId="175DC31B" w:rsidR="007862A6" w:rsidRPr="009F720D" w:rsidRDefault="007862A6" w:rsidP="007862A6">
            <w:pPr>
              <w:tabs>
                <w:tab w:val="decimal" w:pos="700"/>
              </w:tabs>
              <w:spacing w:line="220" w:lineRule="exact"/>
              <w:ind w:left="-115" w:right="-29"/>
              <w:jc w:val="right"/>
              <w:rPr>
                <w:rFonts w:cs="Times New Roman"/>
                <w:sz w:val="16"/>
                <w:szCs w:val="16"/>
                <w:lang w:val="en-US" w:bidi="th-TH"/>
              </w:rPr>
            </w:pPr>
            <w:r w:rsidRPr="00AA6956">
              <w:rPr>
                <w:rFonts w:cs="Times New Roman"/>
                <w:sz w:val="16"/>
                <w:szCs w:val="16"/>
                <w:lang w:val="en-US" w:bidi="th-TH"/>
              </w:rPr>
              <w:t>-</w:t>
            </w:r>
          </w:p>
        </w:tc>
        <w:tc>
          <w:tcPr>
            <w:tcW w:w="990" w:type="dxa"/>
          </w:tcPr>
          <w:p w14:paraId="29E49EB3" w14:textId="03129EC1" w:rsidR="007862A6" w:rsidRPr="009F720D" w:rsidRDefault="007862A6" w:rsidP="007862A6">
            <w:pPr>
              <w:tabs>
                <w:tab w:val="decimal" w:pos="770"/>
              </w:tabs>
              <w:spacing w:line="220" w:lineRule="exact"/>
              <w:ind w:left="-135" w:right="-20"/>
              <w:jc w:val="right"/>
              <w:rPr>
                <w:rFonts w:cs="Times New Roman"/>
                <w:sz w:val="16"/>
                <w:szCs w:val="16"/>
                <w:lang w:val="en-US" w:bidi="th-TH"/>
              </w:rPr>
            </w:pPr>
            <w:r w:rsidRPr="00AA6956">
              <w:rPr>
                <w:rFonts w:cs="Times New Roman"/>
                <w:sz w:val="16"/>
                <w:szCs w:val="16"/>
                <w:lang w:val="en-US" w:bidi="th-TH"/>
              </w:rPr>
              <w:t>-</w:t>
            </w:r>
          </w:p>
        </w:tc>
        <w:tc>
          <w:tcPr>
            <w:tcW w:w="1080" w:type="dxa"/>
          </w:tcPr>
          <w:p w14:paraId="42A91138" w14:textId="7C611193" w:rsidR="007862A6" w:rsidRPr="009F720D" w:rsidRDefault="007862A6" w:rsidP="007862A6">
            <w:pPr>
              <w:tabs>
                <w:tab w:val="decimal" w:pos="864"/>
              </w:tabs>
              <w:spacing w:line="220" w:lineRule="exact"/>
              <w:ind w:left="-21" w:right="-105"/>
              <w:rPr>
                <w:rFonts w:cs="Times New Roman"/>
                <w:sz w:val="16"/>
                <w:szCs w:val="16"/>
                <w:lang w:val="en-US" w:bidi="th-TH"/>
              </w:rPr>
            </w:pPr>
            <w:r w:rsidRPr="00AA6956">
              <w:rPr>
                <w:rFonts w:cs="Times New Roman"/>
                <w:sz w:val="16"/>
                <w:szCs w:val="16"/>
                <w:lang w:val="en-US" w:bidi="th-TH"/>
              </w:rPr>
              <w:t>-</w:t>
            </w:r>
          </w:p>
        </w:tc>
        <w:tc>
          <w:tcPr>
            <w:tcW w:w="990" w:type="dxa"/>
          </w:tcPr>
          <w:p w14:paraId="6B06632A" w14:textId="32EC2ED7" w:rsidR="007862A6" w:rsidRPr="009F720D" w:rsidRDefault="007862A6" w:rsidP="007862A6">
            <w:pPr>
              <w:tabs>
                <w:tab w:val="decimal" w:pos="780"/>
              </w:tabs>
              <w:spacing w:line="220" w:lineRule="exact"/>
              <w:ind w:right="-100"/>
              <w:rPr>
                <w:rFonts w:cs="Times New Roman"/>
                <w:sz w:val="16"/>
                <w:szCs w:val="16"/>
                <w:lang w:val="en-US" w:bidi="th-TH"/>
              </w:rPr>
            </w:pPr>
            <w:r w:rsidRPr="00AA6956">
              <w:rPr>
                <w:rFonts w:cs="Times New Roman"/>
                <w:sz w:val="16"/>
                <w:szCs w:val="16"/>
                <w:lang w:val="en-US" w:bidi="th-TH"/>
              </w:rPr>
              <w:t>-</w:t>
            </w:r>
          </w:p>
        </w:tc>
        <w:tc>
          <w:tcPr>
            <w:tcW w:w="990" w:type="dxa"/>
          </w:tcPr>
          <w:p w14:paraId="6F172995" w14:textId="29CDB105" w:rsidR="007862A6" w:rsidRPr="009F720D" w:rsidRDefault="007862A6" w:rsidP="007862A6">
            <w:pPr>
              <w:tabs>
                <w:tab w:val="decimal" w:pos="740"/>
              </w:tabs>
              <w:spacing w:line="220" w:lineRule="exact"/>
              <w:jc w:val="right"/>
              <w:rPr>
                <w:rFonts w:cs="Times New Roman"/>
                <w:sz w:val="16"/>
                <w:szCs w:val="16"/>
                <w:lang w:val="en-US" w:bidi="th-TH"/>
              </w:rPr>
            </w:pPr>
            <w:r w:rsidRPr="00AA6956">
              <w:rPr>
                <w:rFonts w:cs="Times New Roman"/>
                <w:sz w:val="16"/>
                <w:szCs w:val="16"/>
                <w:lang w:val="en-US" w:bidi="th-TH"/>
              </w:rPr>
              <w:t>246,756</w:t>
            </w:r>
          </w:p>
        </w:tc>
        <w:tc>
          <w:tcPr>
            <w:tcW w:w="990" w:type="dxa"/>
          </w:tcPr>
          <w:p w14:paraId="66A3258C" w14:textId="530CC829" w:rsidR="007862A6" w:rsidRPr="009F720D" w:rsidRDefault="007862A6" w:rsidP="007862A6">
            <w:pPr>
              <w:tabs>
                <w:tab w:val="decimal" w:pos="900"/>
              </w:tabs>
              <w:spacing w:line="220" w:lineRule="exact"/>
              <w:ind w:right="-30"/>
              <w:jc w:val="right"/>
              <w:rPr>
                <w:rFonts w:cs="Times New Roman"/>
                <w:sz w:val="16"/>
                <w:szCs w:val="16"/>
                <w:lang w:val="en-US" w:bidi="th-TH"/>
              </w:rPr>
            </w:pPr>
            <w:r w:rsidRPr="00AA6956">
              <w:rPr>
                <w:rFonts w:cs="Times New Roman"/>
                <w:sz w:val="16"/>
                <w:szCs w:val="16"/>
                <w:lang w:val="en-US" w:bidi="th-TH"/>
              </w:rPr>
              <w:t>246,756</w:t>
            </w:r>
          </w:p>
        </w:tc>
      </w:tr>
      <w:tr w:rsidR="007862A6" w:rsidRPr="0012708E" w14:paraId="3F2EF303" w14:textId="77777777" w:rsidTr="00AA6956">
        <w:trPr>
          <w:cantSplit/>
        </w:trPr>
        <w:tc>
          <w:tcPr>
            <w:tcW w:w="2250" w:type="dxa"/>
          </w:tcPr>
          <w:p w14:paraId="20CA769F" w14:textId="77777777" w:rsidR="007862A6" w:rsidRPr="0012708E" w:rsidRDefault="007862A6" w:rsidP="007862A6">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tcPr>
          <w:p w14:paraId="123586E2" w14:textId="2C67A157" w:rsidR="007862A6" w:rsidRPr="009F720D" w:rsidRDefault="007862A6" w:rsidP="007862A6">
            <w:pPr>
              <w:tabs>
                <w:tab w:val="decimal" w:pos="683"/>
              </w:tabs>
              <w:spacing w:line="220" w:lineRule="exact"/>
              <w:ind w:left="-135" w:right="7"/>
              <w:jc w:val="right"/>
              <w:rPr>
                <w:rFonts w:cs="Times New Roman"/>
                <w:sz w:val="16"/>
                <w:szCs w:val="16"/>
                <w:lang w:val="en-US" w:bidi="th-TH"/>
              </w:rPr>
            </w:pPr>
            <w:r w:rsidRPr="00AA6956">
              <w:rPr>
                <w:rFonts w:cs="Times New Roman"/>
                <w:sz w:val="16"/>
                <w:szCs w:val="16"/>
                <w:lang w:val="en-US" w:bidi="th-TH"/>
              </w:rPr>
              <w:t>-</w:t>
            </w:r>
          </w:p>
        </w:tc>
        <w:tc>
          <w:tcPr>
            <w:tcW w:w="900" w:type="dxa"/>
          </w:tcPr>
          <w:p w14:paraId="2A844CC4" w14:textId="1EA55548" w:rsidR="007862A6" w:rsidRPr="009F720D" w:rsidRDefault="007862A6" w:rsidP="007862A6">
            <w:pPr>
              <w:tabs>
                <w:tab w:val="decimal" w:pos="700"/>
              </w:tabs>
              <w:spacing w:line="220" w:lineRule="exact"/>
              <w:ind w:left="-135" w:right="-29"/>
              <w:jc w:val="right"/>
              <w:rPr>
                <w:rFonts w:cs="Times New Roman"/>
                <w:sz w:val="16"/>
                <w:szCs w:val="16"/>
                <w:lang w:val="en-US" w:bidi="th-TH"/>
              </w:rPr>
            </w:pPr>
            <w:r w:rsidRPr="00AA6956">
              <w:rPr>
                <w:rFonts w:cs="Times New Roman"/>
                <w:sz w:val="16"/>
                <w:szCs w:val="16"/>
                <w:lang w:val="en-US" w:bidi="th-TH"/>
              </w:rPr>
              <w:t>-</w:t>
            </w:r>
          </w:p>
        </w:tc>
        <w:tc>
          <w:tcPr>
            <w:tcW w:w="990" w:type="dxa"/>
          </w:tcPr>
          <w:p w14:paraId="3081CBAD" w14:textId="47C57A5B" w:rsidR="007862A6" w:rsidRPr="009F720D" w:rsidRDefault="007862A6" w:rsidP="007862A6">
            <w:pPr>
              <w:tabs>
                <w:tab w:val="decimal" w:pos="770"/>
              </w:tabs>
              <w:spacing w:line="220" w:lineRule="exact"/>
              <w:ind w:left="-135" w:right="-20"/>
              <w:jc w:val="right"/>
              <w:rPr>
                <w:rFonts w:cs="Times New Roman"/>
                <w:sz w:val="16"/>
                <w:szCs w:val="16"/>
                <w:lang w:val="en-US" w:bidi="th-TH"/>
              </w:rPr>
            </w:pPr>
            <w:r w:rsidRPr="00AA6956">
              <w:rPr>
                <w:rFonts w:cs="Times New Roman"/>
                <w:sz w:val="16"/>
                <w:szCs w:val="16"/>
                <w:lang w:val="en-US" w:bidi="th-TH"/>
              </w:rPr>
              <w:t>-</w:t>
            </w:r>
          </w:p>
        </w:tc>
        <w:tc>
          <w:tcPr>
            <w:tcW w:w="1080" w:type="dxa"/>
          </w:tcPr>
          <w:p w14:paraId="7E6F88D5" w14:textId="7DF3CEAB" w:rsidR="007862A6" w:rsidRPr="009F720D" w:rsidRDefault="007862A6" w:rsidP="007862A6">
            <w:pPr>
              <w:tabs>
                <w:tab w:val="decimal" w:pos="864"/>
              </w:tabs>
              <w:spacing w:line="220" w:lineRule="exact"/>
              <w:ind w:left="-135" w:right="-105"/>
              <w:rPr>
                <w:rFonts w:cs="Times New Roman"/>
                <w:sz w:val="16"/>
                <w:szCs w:val="16"/>
                <w:lang w:val="en-US" w:bidi="th-TH"/>
              </w:rPr>
            </w:pPr>
            <w:r w:rsidRPr="00AA6956">
              <w:rPr>
                <w:rFonts w:cs="Times New Roman"/>
                <w:sz w:val="16"/>
                <w:szCs w:val="16"/>
                <w:lang w:val="en-US" w:bidi="th-TH"/>
              </w:rPr>
              <w:t>-</w:t>
            </w:r>
          </w:p>
        </w:tc>
        <w:tc>
          <w:tcPr>
            <w:tcW w:w="990" w:type="dxa"/>
          </w:tcPr>
          <w:p w14:paraId="17E13D2E" w14:textId="0D4C7F9E" w:rsidR="007862A6" w:rsidRPr="009F720D" w:rsidRDefault="007862A6" w:rsidP="007862A6">
            <w:pPr>
              <w:tabs>
                <w:tab w:val="decimal" w:pos="780"/>
              </w:tabs>
              <w:spacing w:line="220" w:lineRule="exact"/>
              <w:ind w:left="-135" w:right="-100"/>
              <w:rPr>
                <w:rFonts w:cs="Times New Roman"/>
                <w:sz w:val="16"/>
                <w:szCs w:val="16"/>
                <w:lang w:val="en-US" w:bidi="th-TH"/>
              </w:rPr>
            </w:pPr>
            <w:r w:rsidRPr="00AA6956">
              <w:rPr>
                <w:rFonts w:cs="Times New Roman"/>
                <w:sz w:val="16"/>
                <w:szCs w:val="16"/>
                <w:lang w:val="en-US" w:bidi="th-TH"/>
              </w:rPr>
              <w:t>2,648,291</w:t>
            </w:r>
          </w:p>
        </w:tc>
        <w:tc>
          <w:tcPr>
            <w:tcW w:w="990" w:type="dxa"/>
          </w:tcPr>
          <w:p w14:paraId="36F4D378" w14:textId="4AC88FDD" w:rsidR="007862A6" w:rsidRPr="009F720D" w:rsidRDefault="007862A6" w:rsidP="007862A6">
            <w:pPr>
              <w:tabs>
                <w:tab w:val="decimal" w:pos="740"/>
              </w:tabs>
              <w:spacing w:line="220" w:lineRule="exact"/>
              <w:ind w:left="-135"/>
              <w:jc w:val="right"/>
              <w:rPr>
                <w:rFonts w:cs="Times New Roman"/>
                <w:sz w:val="16"/>
                <w:szCs w:val="16"/>
                <w:lang w:val="en-US" w:bidi="th-TH"/>
              </w:rPr>
            </w:pPr>
            <w:r w:rsidRPr="00AA6956">
              <w:rPr>
                <w:rFonts w:cs="Times New Roman"/>
                <w:sz w:val="16"/>
                <w:szCs w:val="16"/>
                <w:lang w:val="en-US" w:bidi="th-TH"/>
              </w:rPr>
              <w:t>-</w:t>
            </w:r>
          </w:p>
        </w:tc>
        <w:tc>
          <w:tcPr>
            <w:tcW w:w="990" w:type="dxa"/>
          </w:tcPr>
          <w:p w14:paraId="6961808D" w14:textId="0B43E55C" w:rsidR="007862A6" w:rsidRPr="009F720D" w:rsidRDefault="007862A6" w:rsidP="007862A6">
            <w:pPr>
              <w:tabs>
                <w:tab w:val="decimal" w:pos="900"/>
              </w:tabs>
              <w:spacing w:line="220" w:lineRule="exact"/>
              <w:ind w:left="-135" w:right="-30"/>
              <w:jc w:val="right"/>
              <w:rPr>
                <w:rFonts w:cs="Times New Roman"/>
                <w:sz w:val="16"/>
                <w:szCs w:val="16"/>
                <w:lang w:val="en-US" w:bidi="th-TH"/>
              </w:rPr>
            </w:pPr>
            <w:r w:rsidRPr="00AA6956">
              <w:rPr>
                <w:rFonts w:cs="Times New Roman"/>
                <w:sz w:val="16"/>
                <w:szCs w:val="16"/>
                <w:lang w:val="en-US" w:bidi="th-TH"/>
              </w:rPr>
              <w:t>2,648,291</w:t>
            </w:r>
          </w:p>
        </w:tc>
      </w:tr>
      <w:tr w:rsidR="007862A6" w:rsidRPr="0012708E" w14:paraId="550B7917" w14:textId="77777777">
        <w:trPr>
          <w:cantSplit/>
        </w:trPr>
        <w:tc>
          <w:tcPr>
            <w:tcW w:w="2250" w:type="dxa"/>
          </w:tcPr>
          <w:p w14:paraId="072D9CED" w14:textId="77777777" w:rsidR="007862A6" w:rsidRPr="0012708E" w:rsidRDefault="007862A6" w:rsidP="007862A6">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tcPr>
          <w:p w14:paraId="7BE9D39C" w14:textId="46C2A641" w:rsidR="007862A6" w:rsidRPr="009F720D" w:rsidRDefault="007862A6" w:rsidP="007862A6">
            <w:pPr>
              <w:pBdr>
                <w:bottom w:val="single" w:sz="4" w:space="1" w:color="auto"/>
              </w:pBdr>
              <w:tabs>
                <w:tab w:val="decimal" w:pos="683"/>
              </w:tabs>
              <w:spacing w:line="220" w:lineRule="exact"/>
              <w:ind w:left="-135" w:right="7"/>
              <w:jc w:val="right"/>
              <w:rPr>
                <w:rFonts w:cs="Times New Roman"/>
                <w:sz w:val="16"/>
                <w:szCs w:val="16"/>
                <w:lang w:val="en-US" w:bidi="th-TH"/>
              </w:rPr>
            </w:pPr>
            <w:r w:rsidRPr="00AA6956">
              <w:rPr>
                <w:rFonts w:cs="Times New Roman"/>
                <w:sz w:val="16"/>
                <w:szCs w:val="16"/>
                <w:lang w:val="en-US" w:bidi="th-TH"/>
              </w:rPr>
              <w:t>-</w:t>
            </w:r>
          </w:p>
        </w:tc>
        <w:tc>
          <w:tcPr>
            <w:tcW w:w="900" w:type="dxa"/>
          </w:tcPr>
          <w:p w14:paraId="54680B9F" w14:textId="3470EF6B" w:rsidR="007862A6" w:rsidRPr="009F720D" w:rsidRDefault="007862A6" w:rsidP="007862A6">
            <w:pPr>
              <w:pBdr>
                <w:bottom w:val="single" w:sz="4" w:space="1" w:color="auto"/>
              </w:pBdr>
              <w:tabs>
                <w:tab w:val="decimal" w:pos="700"/>
              </w:tabs>
              <w:spacing w:line="220" w:lineRule="exact"/>
              <w:ind w:left="-115" w:right="-29"/>
              <w:jc w:val="right"/>
              <w:rPr>
                <w:rFonts w:cs="Times New Roman"/>
                <w:sz w:val="16"/>
                <w:szCs w:val="16"/>
                <w:lang w:val="en-US" w:bidi="th-TH"/>
              </w:rPr>
            </w:pPr>
            <w:r w:rsidRPr="00AA6956">
              <w:rPr>
                <w:rFonts w:cs="Times New Roman"/>
                <w:sz w:val="16"/>
                <w:szCs w:val="16"/>
                <w:lang w:val="en-US" w:bidi="th-TH"/>
              </w:rPr>
              <w:t>-</w:t>
            </w:r>
          </w:p>
        </w:tc>
        <w:tc>
          <w:tcPr>
            <w:tcW w:w="990" w:type="dxa"/>
          </w:tcPr>
          <w:p w14:paraId="3692A7A8" w14:textId="6B9DB39C" w:rsidR="007862A6" w:rsidRPr="009F720D" w:rsidRDefault="007862A6" w:rsidP="007862A6">
            <w:pPr>
              <w:pBdr>
                <w:bottom w:val="single" w:sz="4" w:space="1" w:color="auto"/>
              </w:pBdr>
              <w:tabs>
                <w:tab w:val="decimal" w:pos="770"/>
              </w:tabs>
              <w:spacing w:line="220" w:lineRule="exact"/>
              <w:ind w:left="-27" w:right="-20"/>
              <w:jc w:val="right"/>
              <w:rPr>
                <w:rFonts w:cs="Times New Roman"/>
                <w:sz w:val="16"/>
                <w:szCs w:val="16"/>
                <w:lang w:val="en-US" w:bidi="th-TH"/>
              </w:rPr>
            </w:pPr>
            <w:r w:rsidRPr="00AA6956">
              <w:rPr>
                <w:rFonts w:cs="Times New Roman"/>
                <w:sz w:val="16"/>
                <w:szCs w:val="16"/>
                <w:lang w:val="en-US" w:bidi="th-TH"/>
              </w:rPr>
              <w:t>-</w:t>
            </w:r>
          </w:p>
        </w:tc>
        <w:tc>
          <w:tcPr>
            <w:tcW w:w="1080" w:type="dxa"/>
          </w:tcPr>
          <w:p w14:paraId="3336AA27" w14:textId="1C005C6A" w:rsidR="007862A6" w:rsidRPr="009F720D" w:rsidRDefault="007862A6" w:rsidP="007862A6">
            <w:pPr>
              <w:pBdr>
                <w:bottom w:val="single" w:sz="4" w:space="1" w:color="auto"/>
              </w:pBdr>
              <w:tabs>
                <w:tab w:val="decimal" w:pos="864"/>
              </w:tabs>
              <w:spacing w:line="220" w:lineRule="exact"/>
              <w:ind w:left="-21" w:right="-105"/>
              <w:rPr>
                <w:rFonts w:cs="Times New Roman"/>
                <w:sz w:val="16"/>
                <w:szCs w:val="16"/>
                <w:lang w:val="en-US" w:bidi="th-TH"/>
              </w:rPr>
            </w:pPr>
            <w:r w:rsidRPr="00AA6956">
              <w:rPr>
                <w:rFonts w:cs="Times New Roman"/>
                <w:sz w:val="16"/>
                <w:szCs w:val="16"/>
                <w:lang w:val="en-US" w:bidi="th-TH"/>
              </w:rPr>
              <w:t>-</w:t>
            </w:r>
          </w:p>
        </w:tc>
        <w:tc>
          <w:tcPr>
            <w:tcW w:w="990" w:type="dxa"/>
          </w:tcPr>
          <w:p w14:paraId="532A7701" w14:textId="54E601FC" w:rsidR="007862A6" w:rsidRPr="009F720D" w:rsidRDefault="007862A6" w:rsidP="007862A6">
            <w:pPr>
              <w:pBdr>
                <w:bottom w:val="single" w:sz="4" w:space="1" w:color="auto"/>
              </w:pBdr>
              <w:tabs>
                <w:tab w:val="decimal" w:pos="780"/>
              </w:tabs>
              <w:spacing w:line="220" w:lineRule="exact"/>
              <w:ind w:right="-100"/>
              <w:rPr>
                <w:rFonts w:cs="Times New Roman"/>
                <w:sz w:val="16"/>
                <w:szCs w:val="16"/>
                <w:lang w:val="en-US" w:bidi="th-TH"/>
              </w:rPr>
            </w:pPr>
            <w:r w:rsidRPr="00AA6956">
              <w:rPr>
                <w:rFonts w:cs="Times New Roman"/>
                <w:sz w:val="16"/>
                <w:szCs w:val="16"/>
                <w:lang w:val="en-US" w:bidi="th-TH"/>
              </w:rPr>
              <w:t>-</w:t>
            </w:r>
          </w:p>
        </w:tc>
        <w:tc>
          <w:tcPr>
            <w:tcW w:w="990" w:type="dxa"/>
          </w:tcPr>
          <w:p w14:paraId="1F243D3A" w14:textId="16E6F239" w:rsidR="007862A6" w:rsidRPr="009F720D" w:rsidRDefault="007862A6" w:rsidP="007862A6">
            <w:pPr>
              <w:pBdr>
                <w:bottom w:val="single" w:sz="4" w:space="1" w:color="auto"/>
              </w:pBdr>
              <w:tabs>
                <w:tab w:val="decimal" w:pos="740"/>
              </w:tabs>
              <w:spacing w:line="220" w:lineRule="exact"/>
              <w:jc w:val="right"/>
              <w:rPr>
                <w:rFonts w:cs="Times New Roman"/>
                <w:sz w:val="16"/>
                <w:szCs w:val="16"/>
                <w:lang w:val="en-US" w:bidi="th-TH"/>
              </w:rPr>
            </w:pPr>
            <w:r w:rsidRPr="00AA6956">
              <w:rPr>
                <w:rFonts w:cs="Times New Roman"/>
                <w:sz w:val="16"/>
                <w:szCs w:val="16"/>
                <w:lang w:val="en-US" w:bidi="th-TH"/>
              </w:rPr>
              <w:t>2,281,182</w:t>
            </w:r>
          </w:p>
        </w:tc>
        <w:tc>
          <w:tcPr>
            <w:tcW w:w="990" w:type="dxa"/>
          </w:tcPr>
          <w:p w14:paraId="4C4DA812" w14:textId="34E727BC" w:rsidR="007862A6" w:rsidRPr="009F720D" w:rsidRDefault="007862A6" w:rsidP="007862A6">
            <w:pPr>
              <w:pBdr>
                <w:bottom w:val="single" w:sz="4" w:space="1" w:color="auto"/>
              </w:pBdr>
              <w:tabs>
                <w:tab w:val="decimal" w:pos="900"/>
              </w:tabs>
              <w:spacing w:line="220" w:lineRule="exact"/>
              <w:ind w:right="-30"/>
              <w:jc w:val="right"/>
              <w:rPr>
                <w:rFonts w:cs="Times New Roman"/>
                <w:sz w:val="16"/>
                <w:szCs w:val="16"/>
                <w:lang w:val="en-US" w:bidi="th-TH"/>
              </w:rPr>
            </w:pPr>
            <w:r w:rsidRPr="00AA6956">
              <w:rPr>
                <w:rFonts w:cs="Times New Roman"/>
                <w:sz w:val="16"/>
                <w:szCs w:val="16"/>
                <w:lang w:val="en-US" w:bidi="th-TH"/>
              </w:rPr>
              <w:t>2,281,182</w:t>
            </w:r>
          </w:p>
        </w:tc>
      </w:tr>
      <w:tr w:rsidR="007862A6" w:rsidRPr="0012708E" w14:paraId="5B9F8254" w14:textId="77777777" w:rsidTr="0093239C">
        <w:trPr>
          <w:cantSplit/>
        </w:trPr>
        <w:tc>
          <w:tcPr>
            <w:tcW w:w="2250" w:type="dxa"/>
          </w:tcPr>
          <w:p w14:paraId="3431471D" w14:textId="77777777" w:rsidR="007862A6" w:rsidRPr="0012708E" w:rsidRDefault="007862A6" w:rsidP="007862A6">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tcPr>
          <w:p w14:paraId="6182029E" w14:textId="78434729" w:rsidR="007862A6" w:rsidRPr="009F720D" w:rsidRDefault="007862A6" w:rsidP="007862A6">
            <w:pPr>
              <w:pBdr>
                <w:bottom w:val="double" w:sz="4" w:space="1" w:color="auto"/>
              </w:pBdr>
              <w:tabs>
                <w:tab w:val="decimal" w:pos="683"/>
              </w:tabs>
              <w:spacing w:line="220" w:lineRule="exact"/>
              <w:ind w:left="-135" w:right="7"/>
              <w:jc w:val="right"/>
              <w:rPr>
                <w:rFonts w:cs="Times New Roman"/>
                <w:b/>
                <w:bCs/>
                <w:sz w:val="16"/>
                <w:szCs w:val="16"/>
                <w:lang w:val="en-US" w:bidi="th-TH"/>
              </w:rPr>
            </w:pPr>
            <w:r w:rsidRPr="00AA6956">
              <w:rPr>
                <w:rFonts w:cs="Times New Roman"/>
                <w:b/>
                <w:bCs/>
                <w:sz w:val="16"/>
                <w:szCs w:val="16"/>
                <w:lang w:val="en-US" w:bidi="th-TH"/>
              </w:rPr>
              <w:t>42,771,82</w:t>
            </w:r>
            <w:r w:rsidR="00CE1257">
              <w:rPr>
                <w:rFonts w:cs="Times New Roman"/>
                <w:b/>
                <w:bCs/>
                <w:sz w:val="16"/>
                <w:szCs w:val="16"/>
                <w:lang w:val="en-US" w:bidi="th-TH"/>
              </w:rPr>
              <w:t>5</w:t>
            </w:r>
          </w:p>
        </w:tc>
        <w:tc>
          <w:tcPr>
            <w:tcW w:w="900" w:type="dxa"/>
          </w:tcPr>
          <w:p w14:paraId="53AB547E" w14:textId="2E45547F" w:rsidR="007862A6" w:rsidRPr="009F720D" w:rsidRDefault="007862A6" w:rsidP="007862A6">
            <w:pPr>
              <w:pBdr>
                <w:bottom w:val="double" w:sz="4" w:space="1" w:color="auto"/>
              </w:pBdr>
              <w:tabs>
                <w:tab w:val="decimal" w:pos="700"/>
              </w:tabs>
              <w:spacing w:line="220" w:lineRule="exact"/>
              <w:ind w:left="-115" w:right="-29"/>
              <w:jc w:val="right"/>
              <w:rPr>
                <w:rFonts w:cs="Times New Roman"/>
                <w:b/>
                <w:bCs/>
                <w:sz w:val="16"/>
                <w:szCs w:val="16"/>
                <w:lang w:val="en-US" w:bidi="th-TH"/>
              </w:rPr>
            </w:pPr>
            <w:r w:rsidRPr="00AA6956">
              <w:rPr>
                <w:rFonts w:cs="Times New Roman"/>
                <w:b/>
                <w:bCs/>
                <w:sz w:val="16"/>
                <w:szCs w:val="16"/>
                <w:lang w:val="en-US" w:bidi="th-TH"/>
              </w:rPr>
              <w:t>20,365,283</w:t>
            </w:r>
          </w:p>
        </w:tc>
        <w:tc>
          <w:tcPr>
            <w:tcW w:w="990" w:type="dxa"/>
          </w:tcPr>
          <w:p w14:paraId="6ED55198" w14:textId="34C7574A" w:rsidR="007862A6" w:rsidRPr="009F720D" w:rsidRDefault="007862A6" w:rsidP="007862A6">
            <w:pPr>
              <w:pBdr>
                <w:bottom w:val="double" w:sz="4" w:space="1" w:color="auto"/>
              </w:pBdr>
              <w:tabs>
                <w:tab w:val="decimal" w:pos="770"/>
              </w:tabs>
              <w:spacing w:line="220" w:lineRule="exact"/>
              <w:ind w:left="-12" w:right="-20"/>
              <w:jc w:val="right"/>
              <w:rPr>
                <w:rFonts w:cs="Times New Roman"/>
                <w:b/>
                <w:bCs/>
                <w:sz w:val="16"/>
                <w:szCs w:val="16"/>
                <w:lang w:val="en-US" w:bidi="th-TH"/>
              </w:rPr>
            </w:pPr>
            <w:r w:rsidRPr="00AA6956">
              <w:rPr>
                <w:rFonts w:cs="Times New Roman"/>
                <w:b/>
                <w:bCs/>
                <w:sz w:val="16"/>
                <w:szCs w:val="16"/>
                <w:lang w:val="en-US" w:bidi="th-TH"/>
              </w:rPr>
              <w:t>78,440,253</w:t>
            </w:r>
          </w:p>
        </w:tc>
        <w:tc>
          <w:tcPr>
            <w:tcW w:w="1080" w:type="dxa"/>
          </w:tcPr>
          <w:p w14:paraId="08A81CAC" w14:textId="5E6C92D7" w:rsidR="007862A6" w:rsidRPr="009F720D" w:rsidRDefault="007862A6" w:rsidP="007862A6">
            <w:pPr>
              <w:pBdr>
                <w:bottom w:val="double" w:sz="4" w:space="1" w:color="auto"/>
              </w:pBdr>
              <w:tabs>
                <w:tab w:val="decimal" w:pos="864"/>
              </w:tabs>
              <w:spacing w:line="220" w:lineRule="exact"/>
              <w:ind w:left="-21" w:right="-105"/>
              <w:rPr>
                <w:rFonts w:cs="Times New Roman"/>
                <w:b/>
                <w:bCs/>
                <w:sz w:val="16"/>
                <w:szCs w:val="16"/>
                <w:cs/>
                <w:lang w:val="en-US" w:bidi="th-TH"/>
              </w:rPr>
            </w:pPr>
            <w:r w:rsidRPr="00AA6956">
              <w:rPr>
                <w:rFonts w:cs="Times New Roman"/>
                <w:b/>
                <w:bCs/>
                <w:sz w:val="16"/>
                <w:szCs w:val="16"/>
                <w:lang w:val="en-US" w:bidi="th-TH"/>
              </w:rPr>
              <w:t>18,586,990</w:t>
            </w:r>
          </w:p>
        </w:tc>
        <w:tc>
          <w:tcPr>
            <w:tcW w:w="990" w:type="dxa"/>
          </w:tcPr>
          <w:p w14:paraId="3460AE0E" w14:textId="064A1D99" w:rsidR="007862A6" w:rsidRPr="009F720D" w:rsidRDefault="007862A6" w:rsidP="007862A6">
            <w:pPr>
              <w:pBdr>
                <w:bottom w:val="double" w:sz="4" w:space="1" w:color="auto"/>
              </w:pBdr>
              <w:tabs>
                <w:tab w:val="decimal" w:pos="780"/>
              </w:tabs>
              <w:spacing w:line="220" w:lineRule="exact"/>
              <w:ind w:right="-100"/>
              <w:rPr>
                <w:rFonts w:cs="Times New Roman"/>
                <w:b/>
                <w:bCs/>
                <w:sz w:val="16"/>
                <w:szCs w:val="16"/>
                <w:lang w:val="en-US" w:bidi="th-TH"/>
              </w:rPr>
            </w:pPr>
            <w:r w:rsidRPr="00AA6956">
              <w:rPr>
                <w:rFonts w:cs="Times New Roman"/>
                <w:b/>
                <w:bCs/>
                <w:sz w:val="16"/>
                <w:szCs w:val="16"/>
                <w:lang w:val="en-US" w:bidi="th-TH"/>
              </w:rPr>
              <w:t>2,648,291</w:t>
            </w:r>
          </w:p>
        </w:tc>
        <w:tc>
          <w:tcPr>
            <w:tcW w:w="990" w:type="dxa"/>
          </w:tcPr>
          <w:p w14:paraId="7C021212" w14:textId="645E21BD" w:rsidR="007862A6" w:rsidRPr="009F720D" w:rsidRDefault="007862A6" w:rsidP="007862A6">
            <w:pPr>
              <w:pBdr>
                <w:bottom w:val="double" w:sz="4" w:space="1" w:color="auto"/>
              </w:pBdr>
              <w:tabs>
                <w:tab w:val="decimal" w:pos="740"/>
              </w:tabs>
              <w:spacing w:line="220" w:lineRule="exact"/>
              <w:jc w:val="right"/>
              <w:rPr>
                <w:rFonts w:cs="Times New Roman"/>
                <w:b/>
                <w:bCs/>
                <w:sz w:val="16"/>
                <w:szCs w:val="16"/>
                <w:lang w:val="en-US" w:bidi="th-TH"/>
              </w:rPr>
            </w:pPr>
            <w:r w:rsidRPr="00AA6956">
              <w:rPr>
                <w:rFonts w:cs="Times New Roman"/>
                <w:b/>
                <w:bCs/>
                <w:sz w:val="16"/>
                <w:szCs w:val="16"/>
                <w:lang w:val="en-US" w:bidi="th-TH"/>
              </w:rPr>
              <w:t>2,588,547</w:t>
            </w:r>
          </w:p>
        </w:tc>
        <w:tc>
          <w:tcPr>
            <w:tcW w:w="990" w:type="dxa"/>
          </w:tcPr>
          <w:p w14:paraId="767C2536" w14:textId="0A41417B" w:rsidR="007862A6" w:rsidRPr="009F720D" w:rsidRDefault="007862A6" w:rsidP="007862A6">
            <w:pPr>
              <w:pBdr>
                <w:bottom w:val="double" w:sz="4" w:space="1" w:color="auto"/>
              </w:pBdr>
              <w:tabs>
                <w:tab w:val="decimal" w:pos="900"/>
              </w:tabs>
              <w:spacing w:line="220" w:lineRule="exact"/>
              <w:ind w:right="-30"/>
              <w:jc w:val="right"/>
              <w:rPr>
                <w:rFonts w:cs="Times New Roman"/>
                <w:b/>
                <w:bCs/>
                <w:sz w:val="16"/>
                <w:szCs w:val="16"/>
                <w:lang w:val="en-US" w:bidi="th-TH"/>
              </w:rPr>
            </w:pPr>
            <w:r w:rsidRPr="00AA6956">
              <w:rPr>
                <w:rFonts w:cs="Times New Roman"/>
                <w:b/>
                <w:bCs/>
                <w:sz w:val="16"/>
                <w:szCs w:val="16"/>
                <w:lang w:val="en-US" w:bidi="th-TH"/>
              </w:rPr>
              <w:t>165,401,189</w:t>
            </w:r>
          </w:p>
        </w:tc>
      </w:tr>
    </w:tbl>
    <w:p w14:paraId="2A674DBF" w14:textId="77777777" w:rsidR="0050446E" w:rsidRPr="0012708E" w:rsidRDefault="0050446E" w:rsidP="0050446E">
      <w:pPr>
        <w:rPr>
          <w:rFonts w:cs="Times New Roman"/>
          <w:sz w:val="14"/>
          <w:szCs w:val="14"/>
        </w:rPr>
      </w:pPr>
    </w:p>
    <w:p w14:paraId="581E500F" w14:textId="77777777" w:rsidR="0050446E" w:rsidRPr="0012708E" w:rsidRDefault="0050446E" w:rsidP="0050446E">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1DF227B8" w14:textId="77777777" w:rsidR="0050446E" w:rsidRPr="0012708E" w:rsidRDefault="0050446E" w:rsidP="0050446E">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w:t>
      </w:r>
      <w:r>
        <w:rPr>
          <w:rFonts w:cs="Times New Roman"/>
          <w:sz w:val="12"/>
          <w:szCs w:val="12"/>
        </w:rPr>
        <w:t>tion of</w:t>
      </w:r>
      <w:r w:rsidRPr="0012708E">
        <w:rPr>
          <w:rFonts w:cs="Times New Roman"/>
          <w:sz w:val="12"/>
          <w:szCs w:val="12"/>
        </w:rPr>
        <w:t xml:space="preserve"> allowance for expected credit loss</w:t>
      </w:r>
    </w:p>
    <w:p w14:paraId="3B8FE5CE" w14:textId="0778C604" w:rsidR="00A15926" w:rsidRDefault="00A15926">
      <w:pPr>
        <w:rPr>
          <w:rFonts w:cs="Times New Roman"/>
        </w:rPr>
      </w:pPr>
    </w:p>
    <w:p w14:paraId="02C2D52D" w14:textId="25E2911C" w:rsidR="00451D23" w:rsidRDefault="00A15926">
      <w:pPr>
        <w:rPr>
          <w:rFonts w:cs="Times New Roman"/>
        </w:rPr>
      </w:pPr>
      <w:r>
        <w:rPr>
          <w:rFonts w:cs="Times New Roman"/>
        </w:rPr>
        <w:br w:type="page"/>
      </w: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481B55" w:rsidRPr="0012708E" w14:paraId="31707A31" w14:textId="77777777">
        <w:trPr>
          <w:cantSplit/>
          <w:tblHeader/>
        </w:trPr>
        <w:tc>
          <w:tcPr>
            <w:tcW w:w="2250" w:type="dxa"/>
          </w:tcPr>
          <w:p w14:paraId="42DDE91E" w14:textId="77777777" w:rsidR="00481B55" w:rsidRPr="0012708E" w:rsidRDefault="00481B55">
            <w:pPr>
              <w:tabs>
                <w:tab w:val="left" w:pos="342"/>
              </w:tabs>
              <w:spacing w:line="220" w:lineRule="exact"/>
              <w:ind w:left="-18" w:right="-18"/>
              <w:rPr>
                <w:rFonts w:cs="Times New Roman"/>
                <w:sz w:val="16"/>
                <w:szCs w:val="16"/>
                <w:cs/>
                <w:lang w:bidi="th-TH"/>
              </w:rPr>
            </w:pPr>
          </w:p>
        </w:tc>
        <w:tc>
          <w:tcPr>
            <w:tcW w:w="6930" w:type="dxa"/>
            <w:gridSpan w:val="7"/>
          </w:tcPr>
          <w:p w14:paraId="564508D3" w14:textId="77777777" w:rsidR="00481B55" w:rsidRPr="0012708E" w:rsidRDefault="00481B55">
            <w:pPr>
              <w:spacing w:line="220" w:lineRule="exact"/>
              <w:ind w:left="-117" w:right="-90"/>
              <w:jc w:val="center"/>
              <w:rPr>
                <w:rFonts w:cs="Times New Roman"/>
                <w:sz w:val="16"/>
                <w:szCs w:val="16"/>
              </w:rPr>
            </w:pPr>
            <w:r w:rsidRPr="0012708E">
              <w:rPr>
                <w:rFonts w:cs="Times New Roman"/>
                <w:b/>
                <w:bCs/>
                <w:sz w:val="16"/>
                <w:szCs w:val="16"/>
              </w:rPr>
              <w:t>Consolidated</w:t>
            </w:r>
          </w:p>
        </w:tc>
      </w:tr>
      <w:tr w:rsidR="00481B55" w:rsidRPr="0012708E" w14:paraId="73DB039B" w14:textId="77777777">
        <w:trPr>
          <w:cantSplit/>
          <w:tblHeader/>
        </w:trPr>
        <w:tc>
          <w:tcPr>
            <w:tcW w:w="2250" w:type="dxa"/>
          </w:tcPr>
          <w:p w14:paraId="430C8716" w14:textId="77777777" w:rsidR="00481B55" w:rsidRPr="0012708E" w:rsidRDefault="00481B55">
            <w:pPr>
              <w:tabs>
                <w:tab w:val="left" w:pos="342"/>
              </w:tabs>
              <w:spacing w:line="220" w:lineRule="exact"/>
              <w:ind w:left="-18" w:right="-18"/>
              <w:rPr>
                <w:rFonts w:cs="Times New Roman"/>
                <w:sz w:val="16"/>
                <w:szCs w:val="16"/>
                <w:cs/>
                <w:lang w:bidi="th-TH"/>
              </w:rPr>
            </w:pPr>
          </w:p>
        </w:tc>
        <w:tc>
          <w:tcPr>
            <w:tcW w:w="6930" w:type="dxa"/>
            <w:gridSpan w:val="7"/>
          </w:tcPr>
          <w:p w14:paraId="52A7364D" w14:textId="1ACA3776" w:rsidR="00481B55" w:rsidRPr="0012708E" w:rsidRDefault="00481B55">
            <w:pPr>
              <w:spacing w:line="220" w:lineRule="exact"/>
              <w:ind w:left="-117" w:right="-90"/>
              <w:jc w:val="center"/>
              <w:rPr>
                <w:rFonts w:cs="Times New Roman"/>
                <w:b/>
                <w:bCs/>
                <w:sz w:val="16"/>
                <w:szCs w:val="16"/>
              </w:rPr>
            </w:pPr>
            <w:r>
              <w:rPr>
                <w:rFonts w:cs="Times New Roman"/>
                <w:color w:val="000000"/>
                <w:sz w:val="16"/>
                <w:szCs w:val="16"/>
                <w:lang w:bidi="th-TH"/>
              </w:rPr>
              <w:t xml:space="preserve">31 December </w:t>
            </w:r>
            <w:r w:rsidRPr="0012708E">
              <w:rPr>
                <w:rFonts w:cs="Times New Roman"/>
                <w:color w:val="000000"/>
                <w:sz w:val="16"/>
                <w:szCs w:val="16"/>
                <w:lang w:bidi="th-TH"/>
              </w:rPr>
              <w:t>202</w:t>
            </w:r>
            <w:r>
              <w:rPr>
                <w:rFonts w:cs="Times New Roman"/>
                <w:color w:val="000000"/>
                <w:sz w:val="16"/>
                <w:szCs w:val="16"/>
                <w:lang w:bidi="th-TH"/>
              </w:rPr>
              <w:t>4</w:t>
            </w:r>
          </w:p>
        </w:tc>
      </w:tr>
      <w:tr w:rsidR="00481B55" w:rsidRPr="0012708E" w14:paraId="500048BA" w14:textId="77777777">
        <w:trPr>
          <w:cantSplit/>
          <w:tblHeader/>
        </w:trPr>
        <w:tc>
          <w:tcPr>
            <w:tcW w:w="2250" w:type="dxa"/>
          </w:tcPr>
          <w:p w14:paraId="34265722" w14:textId="77777777" w:rsidR="00481B55" w:rsidRPr="0012708E" w:rsidRDefault="00481B55">
            <w:pPr>
              <w:tabs>
                <w:tab w:val="left" w:pos="342"/>
              </w:tabs>
              <w:spacing w:line="220" w:lineRule="exact"/>
              <w:ind w:left="-18" w:right="-18"/>
              <w:rPr>
                <w:rFonts w:cs="Times New Roman"/>
                <w:sz w:val="16"/>
                <w:szCs w:val="16"/>
                <w:cs/>
                <w:lang w:bidi="th-TH"/>
              </w:rPr>
            </w:pPr>
          </w:p>
        </w:tc>
        <w:tc>
          <w:tcPr>
            <w:tcW w:w="4950" w:type="dxa"/>
            <w:gridSpan w:val="5"/>
          </w:tcPr>
          <w:p w14:paraId="3DE976B6" w14:textId="77777777" w:rsidR="00481B55" w:rsidRPr="0012708E" w:rsidRDefault="00481B55">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407C0945" w14:textId="77777777" w:rsidR="00481B55" w:rsidRPr="0012708E" w:rsidRDefault="00481B55">
            <w:pPr>
              <w:spacing w:line="220" w:lineRule="exact"/>
              <w:ind w:left="-117" w:right="-90"/>
              <w:jc w:val="center"/>
              <w:rPr>
                <w:rFonts w:cs="Times New Roman"/>
                <w:sz w:val="16"/>
                <w:szCs w:val="16"/>
              </w:rPr>
            </w:pPr>
          </w:p>
        </w:tc>
        <w:tc>
          <w:tcPr>
            <w:tcW w:w="990" w:type="dxa"/>
            <w:vAlign w:val="bottom"/>
          </w:tcPr>
          <w:p w14:paraId="717C7E25" w14:textId="77777777" w:rsidR="00481B55" w:rsidRPr="0012708E" w:rsidRDefault="00481B55">
            <w:pPr>
              <w:spacing w:line="220" w:lineRule="exact"/>
              <w:ind w:left="-117" w:right="-90"/>
              <w:jc w:val="center"/>
              <w:rPr>
                <w:rFonts w:cs="Times New Roman"/>
                <w:sz w:val="16"/>
                <w:szCs w:val="16"/>
              </w:rPr>
            </w:pPr>
          </w:p>
        </w:tc>
      </w:tr>
      <w:tr w:rsidR="00481B55" w:rsidRPr="0012708E" w14:paraId="41BD2D9D" w14:textId="77777777">
        <w:trPr>
          <w:cantSplit/>
          <w:tblHeader/>
        </w:trPr>
        <w:tc>
          <w:tcPr>
            <w:tcW w:w="2250" w:type="dxa"/>
          </w:tcPr>
          <w:p w14:paraId="35F2E801" w14:textId="77777777" w:rsidR="00481B55" w:rsidRPr="0012708E" w:rsidRDefault="00481B55">
            <w:pPr>
              <w:tabs>
                <w:tab w:val="left" w:pos="342"/>
              </w:tabs>
              <w:spacing w:line="220" w:lineRule="exact"/>
              <w:ind w:left="-18" w:right="-18"/>
              <w:rPr>
                <w:rFonts w:cs="Times New Roman"/>
                <w:sz w:val="16"/>
                <w:szCs w:val="16"/>
                <w:cs/>
                <w:lang w:bidi="th-TH"/>
              </w:rPr>
            </w:pPr>
          </w:p>
        </w:tc>
        <w:tc>
          <w:tcPr>
            <w:tcW w:w="990" w:type="dxa"/>
            <w:vAlign w:val="bottom"/>
          </w:tcPr>
          <w:p w14:paraId="42BB3F70" w14:textId="77777777" w:rsidR="00481B55" w:rsidRPr="0012708E" w:rsidRDefault="00481B55">
            <w:pPr>
              <w:spacing w:line="220" w:lineRule="exact"/>
              <w:ind w:left="-117" w:right="-90"/>
              <w:jc w:val="center"/>
              <w:rPr>
                <w:rFonts w:cs="Times New Roman"/>
                <w:sz w:val="16"/>
                <w:szCs w:val="16"/>
              </w:rPr>
            </w:pPr>
          </w:p>
        </w:tc>
        <w:tc>
          <w:tcPr>
            <w:tcW w:w="900" w:type="dxa"/>
          </w:tcPr>
          <w:p w14:paraId="247D73B2" w14:textId="77777777" w:rsidR="00481B55" w:rsidRPr="0012708E" w:rsidRDefault="00481B55">
            <w:pPr>
              <w:spacing w:line="220" w:lineRule="exact"/>
              <w:ind w:left="-117" w:right="-90"/>
              <w:jc w:val="center"/>
              <w:rPr>
                <w:rFonts w:cs="Times New Roman"/>
                <w:sz w:val="16"/>
                <w:szCs w:val="16"/>
              </w:rPr>
            </w:pPr>
          </w:p>
        </w:tc>
        <w:tc>
          <w:tcPr>
            <w:tcW w:w="990" w:type="dxa"/>
            <w:vAlign w:val="bottom"/>
          </w:tcPr>
          <w:p w14:paraId="7BCC3C7E"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65399CE4"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6E44BF0D" w14:textId="77777777" w:rsidR="00481B55" w:rsidRPr="0012708E" w:rsidRDefault="00481B55">
            <w:pPr>
              <w:spacing w:line="220" w:lineRule="exact"/>
              <w:ind w:left="-117" w:right="-90"/>
              <w:jc w:val="center"/>
              <w:rPr>
                <w:rFonts w:cs="Times New Roman"/>
                <w:sz w:val="16"/>
                <w:szCs w:val="16"/>
              </w:rPr>
            </w:pPr>
          </w:p>
        </w:tc>
        <w:tc>
          <w:tcPr>
            <w:tcW w:w="990" w:type="dxa"/>
            <w:vAlign w:val="bottom"/>
          </w:tcPr>
          <w:p w14:paraId="5E6248F6"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7B95ED4A" w14:textId="77777777" w:rsidR="00481B55" w:rsidRPr="0012708E" w:rsidRDefault="00481B55">
            <w:pPr>
              <w:spacing w:line="220" w:lineRule="exact"/>
              <w:ind w:left="-117" w:right="-90"/>
              <w:jc w:val="center"/>
              <w:rPr>
                <w:rFonts w:cs="Times New Roman"/>
                <w:sz w:val="16"/>
                <w:szCs w:val="16"/>
              </w:rPr>
            </w:pPr>
          </w:p>
        </w:tc>
      </w:tr>
      <w:tr w:rsidR="00481B55" w:rsidRPr="0012708E" w14:paraId="34E24F53" w14:textId="77777777">
        <w:trPr>
          <w:cantSplit/>
          <w:tblHeader/>
        </w:trPr>
        <w:tc>
          <w:tcPr>
            <w:tcW w:w="2250" w:type="dxa"/>
          </w:tcPr>
          <w:p w14:paraId="118BB216" w14:textId="77777777" w:rsidR="00481B55" w:rsidRPr="0012708E" w:rsidRDefault="00481B55">
            <w:pPr>
              <w:tabs>
                <w:tab w:val="left" w:pos="342"/>
              </w:tabs>
              <w:spacing w:line="220" w:lineRule="exact"/>
              <w:ind w:left="-18" w:right="-18"/>
              <w:rPr>
                <w:rFonts w:cs="Times New Roman"/>
                <w:sz w:val="16"/>
                <w:szCs w:val="16"/>
                <w:cs/>
                <w:lang w:bidi="th-TH"/>
              </w:rPr>
            </w:pPr>
          </w:p>
        </w:tc>
        <w:tc>
          <w:tcPr>
            <w:tcW w:w="990" w:type="dxa"/>
            <w:vAlign w:val="bottom"/>
          </w:tcPr>
          <w:p w14:paraId="373BA57F"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0648D920"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33BE47E3"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25D8B033"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04EC5B1D"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7A701F0E"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3A644CC7" w14:textId="77777777" w:rsidR="00481B55" w:rsidRPr="0012708E" w:rsidRDefault="00481B55">
            <w:pPr>
              <w:spacing w:line="220" w:lineRule="exact"/>
              <w:ind w:left="-117" w:right="-90"/>
              <w:jc w:val="center"/>
              <w:rPr>
                <w:rFonts w:cs="Times New Roman"/>
                <w:sz w:val="16"/>
                <w:szCs w:val="16"/>
              </w:rPr>
            </w:pPr>
          </w:p>
        </w:tc>
      </w:tr>
      <w:tr w:rsidR="00481B55" w:rsidRPr="0012708E" w14:paraId="1973424A" w14:textId="77777777">
        <w:trPr>
          <w:cantSplit/>
          <w:tblHeader/>
        </w:trPr>
        <w:tc>
          <w:tcPr>
            <w:tcW w:w="2250" w:type="dxa"/>
          </w:tcPr>
          <w:p w14:paraId="690A059B" w14:textId="77777777" w:rsidR="00481B55" w:rsidRPr="0012708E" w:rsidRDefault="00481B55">
            <w:pPr>
              <w:tabs>
                <w:tab w:val="left" w:pos="342"/>
              </w:tabs>
              <w:spacing w:line="220" w:lineRule="exact"/>
              <w:ind w:left="-18" w:right="-18"/>
              <w:rPr>
                <w:rFonts w:cs="Times New Roman"/>
                <w:sz w:val="16"/>
                <w:szCs w:val="16"/>
                <w:cs/>
                <w:lang w:bidi="th-TH"/>
              </w:rPr>
            </w:pPr>
          </w:p>
        </w:tc>
        <w:tc>
          <w:tcPr>
            <w:tcW w:w="990" w:type="dxa"/>
            <w:vAlign w:val="bottom"/>
          </w:tcPr>
          <w:p w14:paraId="4085FF13"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6F9747BA"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19A7A3E2"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4F46CB93"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69FCA243"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1BE9D8B5"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752B4E99"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Total</w:t>
            </w:r>
          </w:p>
        </w:tc>
      </w:tr>
      <w:tr w:rsidR="00481B55" w:rsidRPr="0012708E" w14:paraId="595DBC83" w14:textId="77777777">
        <w:trPr>
          <w:cantSplit/>
          <w:tblHeader/>
        </w:trPr>
        <w:tc>
          <w:tcPr>
            <w:tcW w:w="2250" w:type="dxa"/>
          </w:tcPr>
          <w:p w14:paraId="75C2CA5A" w14:textId="77777777" w:rsidR="00481B55" w:rsidRPr="0012708E" w:rsidRDefault="00481B55">
            <w:pPr>
              <w:tabs>
                <w:tab w:val="left" w:pos="342"/>
              </w:tabs>
              <w:spacing w:line="220" w:lineRule="exact"/>
              <w:ind w:left="-18" w:right="-18"/>
              <w:rPr>
                <w:rFonts w:cs="Times New Roman"/>
                <w:sz w:val="16"/>
                <w:szCs w:val="16"/>
                <w:cs/>
                <w:lang w:bidi="th-TH"/>
              </w:rPr>
            </w:pPr>
          </w:p>
        </w:tc>
        <w:tc>
          <w:tcPr>
            <w:tcW w:w="6930" w:type="dxa"/>
            <w:gridSpan w:val="7"/>
          </w:tcPr>
          <w:p w14:paraId="4CD9C4BF" w14:textId="77777777" w:rsidR="00481B55" w:rsidRPr="0012708E" w:rsidRDefault="00481B55">
            <w:pPr>
              <w:spacing w:line="220" w:lineRule="exact"/>
              <w:ind w:left="-117" w:right="-90"/>
              <w:jc w:val="center"/>
              <w:rPr>
                <w:rFonts w:cs="Times New Roman"/>
                <w:sz w:val="16"/>
                <w:szCs w:val="16"/>
              </w:rPr>
            </w:pPr>
            <w:r w:rsidRPr="0012708E">
              <w:rPr>
                <w:rFonts w:cs="Times New Roman"/>
                <w:i/>
                <w:iCs/>
                <w:sz w:val="16"/>
                <w:szCs w:val="16"/>
              </w:rPr>
              <w:t>(in thousand Baht)</w:t>
            </w:r>
          </w:p>
        </w:tc>
      </w:tr>
      <w:tr w:rsidR="00481B55" w:rsidRPr="0012708E" w14:paraId="217CDEEB" w14:textId="77777777">
        <w:trPr>
          <w:cantSplit/>
        </w:trPr>
        <w:tc>
          <w:tcPr>
            <w:tcW w:w="2250" w:type="dxa"/>
          </w:tcPr>
          <w:p w14:paraId="7C15C15B" w14:textId="77777777" w:rsidR="00481B55" w:rsidRPr="0012708E" w:rsidRDefault="00481B55">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vAlign w:val="bottom"/>
          </w:tcPr>
          <w:p w14:paraId="69A7C31B" w14:textId="77777777" w:rsidR="00481B55" w:rsidRPr="001B32FF" w:rsidRDefault="00481B55" w:rsidP="001B32FF">
            <w:pPr>
              <w:tabs>
                <w:tab w:val="decimal" w:pos="702"/>
              </w:tabs>
              <w:spacing w:line="220" w:lineRule="exact"/>
              <w:ind w:left="-135" w:right="7"/>
              <w:jc w:val="right"/>
              <w:rPr>
                <w:rFonts w:cs="Times New Roman"/>
                <w:sz w:val="16"/>
                <w:szCs w:val="16"/>
                <w:lang w:val="en-US" w:bidi="th-TH"/>
              </w:rPr>
            </w:pPr>
          </w:p>
        </w:tc>
        <w:tc>
          <w:tcPr>
            <w:tcW w:w="900" w:type="dxa"/>
            <w:vAlign w:val="bottom"/>
          </w:tcPr>
          <w:p w14:paraId="63F4D72C" w14:textId="77777777" w:rsidR="00481B55" w:rsidRPr="001B32FF" w:rsidRDefault="00481B55" w:rsidP="001B32FF">
            <w:pPr>
              <w:tabs>
                <w:tab w:val="decimal" w:pos="702"/>
              </w:tabs>
              <w:spacing w:line="220" w:lineRule="exact"/>
              <w:ind w:left="-135" w:right="-29"/>
              <w:jc w:val="right"/>
              <w:rPr>
                <w:rFonts w:cs="Times New Roman"/>
                <w:sz w:val="16"/>
                <w:szCs w:val="16"/>
                <w:lang w:val="en-US" w:bidi="th-TH"/>
              </w:rPr>
            </w:pPr>
          </w:p>
        </w:tc>
        <w:tc>
          <w:tcPr>
            <w:tcW w:w="990" w:type="dxa"/>
            <w:vAlign w:val="bottom"/>
          </w:tcPr>
          <w:p w14:paraId="42EF9032" w14:textId="77777777" w:rsidR="00481B55" w:rsidRPr="001B32FF" w:rsidRDefault="00481B55" w:rsidP="001B32FF">
            <w:pPr>
              <w:tabs>
                <w:tab w:val="decimal" w:pos="770"/>
              </w:tabs>
              <w:spacing w:line="220" w:lineRule="exact"/>
              <w:ind w:left="-135" w:right="-20"/>
              <w:jc w:val="right"/>
              <w:rPr>
                <w:rFonts w:cs="Times New Roman"/>
                <w:sz w:val="16"/>
                <w:szCs w:val="16"/>
                <w:lang w:val="en-US" w:bidi="th-TH"/>
              </w:rPr>
            </w:pPr>
          </w:p>
        </w:tc>
        <w:tc>
          <w:tcPr>
            <w:tcW w:w="1080" w:type="dxa"/>
            <w:vAlign w:val="bottom"/>
          </w:tcPr>
          <w:p w14:paraId="7B7BA680" w14:textId="77777777" w:rsidR="00481B55" w:rsidRPr="001B32FF" w:rsidRDefault="00481B55" w:rsidP="001B32FF">
            <w:pPr>
              <w:tabs>
                <w:tab w:val="decimal" w:pos="864"/>
              </w:tabs>
              <w:spacing w:line="220" w:lineRule="exact"/>
              <w:ind w:left="-21" w:right="-105"/>
              <w:rPr>
                <w:rFonts w:cs="Times New Roman"/>
                <w:sz w:val="16"/>
                <w:szCs w:val="16"/>
                <w:lang w:val="en-US" w:bidi="th-TH"/>
              </w:rPr>
            </w:pPr>
          </w:p>
        </w:tc>
        <w:tc>
          <w:tcPr>
            <w:tcW w:w="990" w:type="dxa"/>
          </w:tcPr>
          <w:p w14:paraId="51AF829F" w14:textId="77777777" w:rsidR="00481B55" w:rsidRPr="001B32FF" w:rsidRDefault="00481B55" w:rsidP="001B32FF">
            <w:pPr>
              <w:tabs>
                <w:tab w:val="decimal" w:pos="780"/>
              </w:tabs>
              <w:spacing w:line="220" w:lineRule="exact"/>
              <w:ind w:right="-100"/>
              <w:rPr>
                <w:rFonts w:cs="Times New Roman"/>
                <w:sz w:val="16"/>
                <w:szCs w:val="16"/>
                <w:lang w:val="en-US" w:bidi="th-TH"/>
              </w:rPr>
            </w:pPr>
          </w:p>
        </w:tc>
        <w:tc>
          <w:tcPr>
            <w:tcW w:w="990" w:type="dxa"/>
          </w:tcPr>
          <w:p w14:paraId="5532ECFF" w14:textId="77777777" w:rsidR="00481B55" w:rsidRPr="001B32FF" w:rsidRDefault="00481B55" w:rsidP="001B32FF">
            <w:pPr>
              <w:tabs>
                <w:tab w:val="decimal" w:pos="740"/>
              </w:tabs>
              <w:spacing w:line="220" w:lineRule="exact"/>
              <w:jc w:val="right"/>
              <w:rPr>
                <w:rFonts w:cs="Times New Roman"/>
                <w:sz w:val="16"/>
                <w:szCs w:val="16"/>
                <w:lang w:val="en-US" w:bidi="th-TH"/>
              </w:rPr>
            </w:pPr>
          </w:p>
        </w:tc>
        <w:tc>
          <w:tcPr>
            <w:tcW w:w="990" w:type="dxa"/>
            <w:vAlign w:val="bottom"/>
          </w:tcPr>
          <w:p w14:paraId="1DBAC74F" w14:textId="77777777" w:rsidR="00481B55" w:rsidRPr="001B32FF" w:rsidRDefault="00481B55" w:rsidP="001B32FF">
            <w:pPr>
              <w:tabs>
                <w:tab w:val="decimal" w:pos="900"/>
              </w:tabs>
              <w:spacing w:line="220" w:lineRule="exact"/>
              <w:ind w:right="-30"/>
              <w:jc w:val="right"/>
              <w:rPr>
                <w:rFonts w:cs="Times New Roman"/>
                <w:sz w:val="16"/>
                <w:szCs w:val="16"/>
                <w:lang w:val="en-US" w:bidi="th-TH"/>
              </w:rPr>
            </w:pPr>
          </w:p>
        </w:tc>
      </w:tr>
      <w:tr w:rsidR="00481B55" w:rsidRPr="0012708E" w14:paraId="67C763F2" w14:textId="77777777">
        <w:trPr>
          <w:cantSplit/>
        </w:trPr>
        <w:tc>
          <w:tcPr>
            <w:tcW w:w="2250" w:type="dxa"/>
          </w:tcPr>
          <w:p w14:paraId="4E80A035" w14:textId="77777777" w:rsidR="00481B55" w:rsidRPr="0012708E" w:rsidRDefault="00481B55">
            <w:pPr>
              <w:tabs>
                <w:tab w:val="left" w:pos="356"/>
              </w:tabs>
              <w:spacing w:line="220" w:lineRule="exact"/>
              <w:ind w:left="-18" w:right="9"/>
              <w:rPr>
                <w:rFonts w:cs="Times New Roman"/>
                <w:sz w:val="16"/>
                <w:szCs w:val="16"/>
              </w:rPr>
            </w:pPr>
            <w:r w:rsidRPr="0012708E">
              <w:rPr>
                <w:rFonts w:cs="Times New Roman"/>
                <w:sz w:val="16"/>
                <w:szCs w:val="16"/>
              </w:rPr>
              <w:t xml:space="preserve">Cash </w:t>
            </w:r>
          </w:p>
        </w:tc>
        <w:tc>
          <w:tcPr>
            <w:tcW w:w="990" w:type="dxa"/>
          </w:tcPr>
          <w:p w14:paraId="378EEBFE" w14:textId="77777777" w:rsidR="00481B55" w:rsidRPr="006E1316" w:rsidRDefault="00481B55">
            <w:pPr>
              <w:tabs>
                <w:tab w:val="decimal" w:pos="683"/>
              </w:tabs>
              <w:spacing w:line="220" w:lineRule="exact"/>
              <w:ind w:left="-135" w:right="7"/>
              <w:jc w:val="right"/>
              <w:rPr>
                <w:rFonts w:cs="Times New Roman"/>
                <w:sz w:val="16"/>
                <w:szCs w:val="16"/>
                <w:lang w:val="en-US" w:bidi="th-TH"/>
              </w:rPr>
            </w:pPr>
            <w:r w:rsidRPr="001B32FF">
              <w:rPr>
                <w:rFonts w:cs="Times New Roman"/>
                <w:sz w:val="16"/>
                <w:szCs w:val="16"/>
                <w:lang w:val="en-US" w:bidi="th-TH"/>
              </w:rPr>
              <w:t>-</w:t>
            </w:r>
          </w:p>
        </w:tc>
        <w:tc>
          <w:tcPr>
            <w:tcW w:w="900" w:type="dxa"/>
          </w:tcPr>
          <w:p w14:paraId="010047D8" w14:textId="77777777" w:rsidR="00481B55" w:rsidRPr="001B32FF" w:rsidRDefault="00481B55" w:rsidP="001B32FF">
            <w:pPr>
              <w:tabs>
                <w:tab w:val="decimal" w:pos="700"/>
              </w:tabs>
              <w:spacing w:line="220" w:lineRule="exact"/>
              <w:ind w:left="-135" w:right="-29"/>
              <w:jc w:val="right"/>
              <w:rPr>
                <w:rFonts w:cs="Times New Roman"/>
                <w:sz w:val="16"/>
                <w:szCs w:val="16"/>
                <w:lang w:val="en-US" w:bidi="th-TH"/>
              </w:rPr>
            </w:pPr>
            <w:r w:rsidRPr="001B32FF">
              <w:rPr>
                <w:rFonts w:cs="Times New Roman"/>
                <w:sz w:val="16"/>
                <w:szCs w:val="16"/>
                <w:lang w:val="en-US" w:bidi="th-TH"/>
              </w:rPr>
              <w:t>-</w:t>
            </w:r>
          </w:p>
        </w:tc>
        <w:tc>
          <w:tcPr>
            <w:tcW w:w="990" w:type="dxa"/>
          </w:tcPr>
          <w:p w14:paraId="02D0D169" w14:textId="77777777" w:rsidR="00481B55" w:rsidRPr="001B32FF" w:rsidRDefault="00481B55">
            <w:pPr>
              <w:tabs>
                <w:tab w:val="decimal" w:pos="770"/>
              </w:tabs>
              <w:spacing w:line="220" w:lineRule="exact"/>
              <w:ind w:left="-135" w:right="-20"/>
              <w:jc w:val="right"/>
              <w:rPr>
                <w:rFonts w:cs="Times New Roman"/>
                <w:sz w:val="16"/>
                <w:szCs w:val="16"/>
                <w:lang w:val="en-US" w:bidi="th-TH"/>
              </w:rPr>
            </w:pPr>
            <w:r w:rsidRPr="001B32FF">
              <w:rPr>
                <w:rFonts w:cs="Times New Roman"/>
                <w:sz w:val="16"/>
                <w:szCs w:val="16"/>
                <w:lang w:val="en-US" w:bidi="th-TH"/>
              </w:rPr>
              <w:t>-</w:t>
            </w:r>
          </w:p>
        </w:tc>
        <w:tc>
          <w:tcPr>
            <w:tcW w:w="1080" w:type="dxa"/>
          </w:tcPr>
          <w:p w14:paraId="1FFE5581" w14:textId="77777777" w:rsidR="00481B55" w:rsidRPr="001B32FF" w:rsidRDefault="00481B55">
            <w:pPr>
              <w:tabs>
                <w:tab w:val="decimal" w:pos="864"/>
              </w:tabs>
              <w:spacing w:line="220" w:lineRule="exact"/>
              <w:ind w:left="-21" w:right="-105"/>
              <w:rPr>
                <w:rFonts w:cs="Times New Roman"/>
                <w:sz w:val="16"/>
                <w:szCs w:val="16"/>
                <w:lang w:val="en-US" w:bidi="th-TH"/>
              </w:rPr>
            </w:pPr>
            <w:r w:rsidRPr="001B32FF">
              <w:rPr>
                <w:rFonts w:cs="Times New Roman"/>
                <w:sz w:val="16"/>
                <w:szCs w:val="16"/>
                <w:lang w:val="en-US" w:bidi="th-TH"/>
              </w:rPr>
              <w:t>-</w:t>
            </w:r>
          </w:p>
        </w:tc>
        <w:tc>
          <w:tcPr>
            <w:tcW w:w="990" w:type="dxa"/>
          </w:tcPr>
          <w:p w14:paraId="7B230937" w14:textId="77777777" w:rsidR="00481B55" w:rsidRPr="001B32FF" w:rsidRDefault="00481B55">
            <w:pPr>
              <w:tabs>
                <w:tab w:val="decimal" w:pos="780"/>
              </w:tabs>
              <w:spacing w:line="220" w:lineRule="exact"/>
              <w:ind w:right="-100"/>
              <w:rPr>
                <w:rFonts w:cs="Times New Roman"/>
                <w:sz w:val="16"/>
                <w:szCs w:val="16"/>
                <w:lang w:val="en-US" w:bidi="th-TH"/>
              </w:rPr>
            </w:pPr>
            <w:r w:rsidRPr="001B32FF">
              <w:rPr>
                <w:rFonts w:cs="Times New Roman"/>
                <w:sz w:val="16"/>
                <w:szCs w:val="16"/>
                <w:lang w:val="en-US" w:bidi="th-TH"/>
              </w:rPr>
              <w:t>-</w:t>
            </w:r>
          </w:p>
        </w:tc>
        <w:tc>
          <w:tcPr>
            <w:tcW w:w="990" w:type="dxa"/>
          </w:tcPr>
          <w:p w14:paraId="0A258240" w14:textId="77777777" w:rsidR="00481B55" w:rsidRPr="001B32FF" w:rsidRDefault="00481B55">
            <w:pPr>
              <w:tabs>
                <w:tab w:val="decimal" w:pos="740"/>
              </w:tabs>
              <w:spacing w:line="220" w:lineRule="exact"/>
              <w:jc w:val="right"/>
              <w:rPr>
                <w:rFonts w:cs="Times New Roman"/>
                <w:sz w:val="16"/>
                <w:szCs w:val="16"/>
                <w:lang w:val="en-US" w:bidi="th-TH"/>
              </w:rPr>
            </w:pPr>
            <w:r w:rsidRPr="001B32FF">
              <w:rPr>
                <w:rFonts w:cs="Times New Roman"/>
                <w:sz w:val="16"/>
                <w:szCs w:val="16"/>
                <w:lang w:val="en-US" w:bidi="th-TH"/>
              </w:rPr>
              <w:t>535,223</w:t>
            </w:r>
          </w:p>
        </w:tc>
        <w:tc>
          <w:tcPr>
            <w:tcW w:w="990" w:type="dxa"/>
          </w:tcPr>
          <w:p w14:paraId="5C028579" w14:textId="77777777" w:rsidR="00481B55" w:rsidRPr="001B32FF" w:rsidRDefault="00481B55" w:rsidP="001B32FF">
            <w:pPr>
              <w:tabs>
                <w:tab w:val="decimal" w:pos="900"/>
              </w:tabs>
              <w:spacing w:line="220" w:lineRule="exact"/>
              <w:ind w:right="-30"/>
              <w:jc w:val="right"/>
              <w:rPr>
                <w:rFonts w:cs="Times New Roman"/>
                <w:sz w:val="16"/>
                <w:szCs w:val="16"/>
                <w:lang w:val="en-US" w:bidi="th-TH"/>
              </w:rPr>
            </w:pPr>
            <w:r w:rsidRPr="001B32FF">
              <w:rPr>
                <w:rFonts w:cs="Times New Roman"/>
                <w:sz w:val="16"/>
                <w:szCs w:val="16"/>
                <w:lang w:val="en-US" w:bidi="th-TH"/>
              </w:rPr>
              <w:t>535,223</w:t>
            </w:r>
          </w:p>
        </w:tc>
      </w:tr>
      <w:tr w:rsidR="00481B55" w:rsidRPr="0012708E" w14:paraId="7DD5BEB9" w14:textId="77777777" w:rsidTr="001B32FF">
        <w:trPr>
          <w:cantSplit/>
        </w:trPr>
        <w:tc>
          <w:tcPr>
            <w:tcW w:w="2250" w:type="dxa"/>
            <w:vAlign w:val="bottom"/>
          </w:tcPr>
          <w:p w14:paraId="675237D1" w14:textId="77777777" w:rsidR="00481B55" w:rsidRPr="008E60FC" w:rsidRDefault="00481B55">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vAlign w:val="bottom"/>
          </w:tcPr>
          <w:p w14:paraId="58344542" w14:textId="77777777" w:rsidR="00481B55" w:rsidRPr="001B32FF" w:rsidRDefault="00481B55" w:rsidP="001B32FF">
            <w:pPr>
              <w:tabs>
                <w:tab w:val="decimal" w:pos="683"/>
              </w:tabs>
              <w:spacing w:line="220" w:lineRule="exact"/>
              <w:ind w:left="-135" w:right="7"/>
              <w:jc w:val="right"/>
              <w:rPr>
                <w:rFonts w:cs="Times New Roman"/>
                <w:sz w:val="16"/>
                <w:szCs w:val="16"/>
                <w:lang w:val="en-US" w:bidi="th-TH"/>
              </w:rPr>
            </w:pPr>
            <w:r w:rsidRPr="001B32FF">
              <w:rPr>
                <w:rFonts w:cs="Times New Roman"/>
                <w:sz w:val="16"/>
                <w:szCs w:val="16"/>
                <w:cs/>
                <w:lang w:val="en-US" w:bidi="th-TH"/>
              </w:rPr>
              <w:t>3</w:t>
            </w:r>
            <w:r w:rsidRPr="001B32FF">
              <w:rPr>
                <w:rFonts w:cs="Times New Roman"/>
                <w:sz w:val="16"/>
                <w:szCs w:val="16"/>
                <w:lang w:val="en-US" w:bidi="th-TH"/>
              </w:rPr>
              <w:t>,</w:t>
            </w:r>
            <w:r w:rsidRPr="001B32FF">
              <w:rPr>
                <w:rFonts w:cs="Times New Roman"/>
                <w:sz w:val="16"/>
                <w:szCs w:val="16"/>
                <w:cs/>
                <w:lang w:val="en-US" w:bidi="th-TH"/>
              </w:rPr>
              <w:t>43</w:t>
            </w:r>
            <w:r w:rsidRPr="001B32FF">
              <w:rPr>
                <w:rFonts w:cs="Times New Roman"/>
                <w:sz w:val="16"/>
                <w:szCs w:val="16"/>
                <w:lang w:val="en-US" w:bidi="th-TH"/>
              </w:rPr>
              <w:t>0</w:t>
            </w:r>
          </w:p>
        </w:tc>
        <w:tc>
          <w:tcPr>
            <w:tcW w:w="900" w:type="dxa"/>
            <w:vAlign w:val="bottom"/>
          </w:tcPr>
          <w:p w14:paraId="6851EA3D" w14:textId="77777777" w:rsidR="00481B55" w:rsidRPr="001B32FF" w:rsidRDefault="00481B55" w:rsidP="001B32FF">
            <w:pPr>
              <w:tabs>
                <w:tab w:val="decimal" w:pos="700"/>
              </w:tabs>
              <w:spacing w:line="220" w:lineRule="exact"/>
              <w:ind w:left="-135" w:right="-29"/>
              <w:jc w:val="right"/>
              <w:rPr>
                <w:rFonts w:cs="Times New Roman"/>
                <w:sz w:val="16"/>
                <w:szCs w:val="16"/>
                <w:lang w:val="en-US" w:bidi="th-TH"/>
              </w:rPr>
            </w:pPr>
            <w:r w:rsidRPr="001B32FF">
              <w:rPr>
                <w:rFonts w:cs="Times New Roman"/>
                <w:sz w:val="16"/>
                <w:szCs w:val="16"/>
                <w:lang w:val="en-US" w:bidi="th-TH"/>
              </w:rPr>
              <w:t>13,450,000</w:t>
            </w:r>
          </w:p>
        </w:tc>
        <w:tc>
          <w:tcPr>
            <w:tcW w:w="990" w:type="dxa"/>
            <w:vAlign w:val="bottom"/>
          </w:tcPr>
          <w:p w14:paraId="2F5A9FF5" w14:textId="77777777" w:rsidR="00481B55" w:rsidRPr="001B32FF" w:rsidRDefault="00481B55" w:rsidP="001B32FF">
            <w:pPr>
              <w:tabs>
                <w:tab w:val="decimal" w:pos="770"/>
              </w:tabs>
              <w:spacing w:line="220" w:lineRule="exact"/>
              <w:ind w:left="-135" w:right="-20"/>
              <w:jc w:val="right"/>
              <w:rPr>
                <w:rFonts w:cs="Times New Roman"/>
                <w:sz w:val="16"/>
                <w:szCs w:val="16"/>
                <w:lang w:val="en-US" w:bidi="th-TH"/>
              </w:rPr>
            </w:pPr>
            <w:r w:rsidRPr="001B32FF">
              <w:rPr>
                <w:rFonts w:cs="Times New Roman"/>
                <w:sz w:val="16"/>
                <w:szCs w:val="16"/>
                <w:lang w:val="en-US" w:bidi="th-TH"/>
              </w:rPr>
              <w:t>-</w:t>
            </w:r>
          </w:p>
        </w:tc>
        <w:tc>
          <w:tcPr>
            <w:tcW w:w="1080" w:type="dxa"/>
            <w:vAlign w:val="bottom"/>
          </w:tcPr>
          <w:p w14:paraId="09E82762" w14:textId="77777777" w:rsidR="00481B55" w:rsidRPr="001B32FF" w:rsidRDefault="00481B55" w:rsidP="001B32FF">
            <w:pPr>
              <w:tabs>
                <w:tab w:val="decimal" w:pos="864"/>
              </w:tabs>
              <w:spacing w:line="220" w:lineRule="exact"/>
              <w:ind w:left="-21" w:right="-105"/>
              <w:rPr>
                <w:rFonts w:cs="Times New Roman"/>
                <w:sz w:val="16"/>
                <w:szCs w:val="16"/>
                <w:lang w:val="en-US" w:bidi="th-TH"/>
              </w:rPr>
            </w:pPr>
            <w:r w:rsidRPr="001B32FF">
              <w:rPr>
                <w:rFonts w:cs="Times New Roman"/>
                <w:sz w:val="16"/>
                <w:szCs w:val="16"/>
                <w:lang w:val="en-US" w:bidi="th-TH"/>
              </w:rPr>
              <w:t>-</w:t>
            </w:r>
          </w:p>
        </w:tc>
        <w:tc>
          <w:tcPr>
            <w:tcW w:w="990" w:type="dxa"/>
            <w:vAlign w:val="bottom"/>
          </w:tcPr>
          <w:p w14:paraId="4A19C330" w14:textId="77777777" w:rsidR="00481B55" w:rsidRPr="001B32FF" w:rsidRDefault="00481B55" w:rsidP="001B32FF">
            <w:pPr>
              <w:tabs>
                <w:tab w:val="decimal" w:pos="780"/>
              </w:tabs>
              <w:spacing w:line="220" w:lineRule="exact"/>
              <w:ind w:right="-100"/>
              <w:rPr>
                <w:rFonts w:cs="Times New Roman"/>
                <w:sz w:val="16"/>
                <w:szCs w:val="16"/>
                <w:lang w:val="en-US" w:bidi="th-TH"/>
              </w:rPr>
            </w:pPr>
            <w:r w:rsidRPr="001B32FF">
              <w:rPr>
                <w:rFonts w:cs="Times New Roman"/>
                <w:sz w:val="16"/>
                <w:szCs w:val="16"/>
                <w:lang w:val="en-US" w:bidi="th-TH"/>
              </w:rPr>
              <w:t>-</w:t>
            </w:r>
          </w:p>
        </w:tc>
        <w:tc>
          <w:tcPr>
            <w:tcW w:w="990" w:type="dxa"/>
            <w:vAlign w:val="bottom"/>
          </w:tcPr>
          <w:p w14:paraId="5961DD68" w14:textId="77777777" w:rsidR="00481B55" w:rsidRPr="001B32FF" w:rsidRDefault="00481B55" w:rsidP="007248D7">
            <w:pPr>
              <w:tabs>
                <w:tab w:val="decimal" w:pos="740"/>
              </w:tabs>
              <w:spacing w:line="220" w:lineRule="exact"/>
              <w:jc w:val="right"/>
              <w:rPr>
                <w:rFonts w:cs="Times New Roman"/>
                <w:sz w:val="16"/>
                <w:szCs w:val="16"/>
                <w:lang w:val="en-US" w:bidi="th-TH"/>
              </w:rPr>
            </w:pPr>
            <w:r w:rsidRPr="001B32FF">
              <w:rPr>
                <w:rFonts w:cs="Times New Roman"/>
                <w:sz w:val="16"/>
                <w:szCs w:val="16"/>
                <w:lang w:val="en-US" w:bidi="th-TH"/>
              </w:rPr>
              <w:t>2,893,273</w:t>
            </w:r>
          </w:p>
        </w:tc>
        <w:tc>
          <w:tcPr>
            <w:tcW w:w="990" w:type="dxa"/>
            <w:vAlign w:val="bottom"/>
          </w:tcPr>
          <w:p w14:paraId="1A77B7E0" w14:textId="77777777" w:rsidR="00481B55" w:rsidRPr="001B32FF" w:rsidRDefault="00481B55" w:rsidP="001B32FF">
            <w:pPr>
              <w:tabs>
                <w:tab w:val="decimal" w:pos="900"/>
              </w:tabs>
              <w:spacing w:line="220" w:lineRule="exact"/>
              <w:ind w:right="-30"/>
              <w:rPr>
                <w:rFonts w:cs="Times New Roman"/>
                <w:sz w:val="16"/>
                <w:szCs w:val="16"/>
                <w:lang w:val="en-US" w:bidi="th-TH"/>
              </w:rPr>
            </w:pPr>
            <w:r w:rsidRPr="001B32FF">
              <w:rPr>
                <w:rFonts w:cs="Times New Roman"/>
                <w:sz w:val="16"/>
                <w:szCs w:val="16"/>
                <w:lang w:val="en-US" w:bidi="th-TH"/>
              </w:rPr>
              <w:t>16,346,703</w:t>
            </w:r>
          </w:p>
        </w:tc>
      </w:tr>
      <w:tr w:rsidR="00481B55" w:rsidRPr="0012708E" w14:paraId="0677A35F" w14:textId="77777777" w:rsidTr="001B32FF">
        <w:trPr>
          <w:cantSplit/>
        </w:trPr>
        <w:tc>
          <w:tcPr>
            <w:tcW w:w="2250" w:type="dxa"/>
            <w:vAlign w:val="bottom"/>
          </w:tcPr>
          <w:p w14:paraId="0C02C1CF" w14:textId="77777777" w:rsidR="00481B55" w:rsidRPr="0012708E" w:rsidRDefault="00481B55">
            <w:pPr>
              <w:tabs>
                <w:tab w:val="left" w:pos="266"/>
              </w:tabs>
              <w:spacing w:line="220" w:lineRule="exact"/>
              <w:ind w:left="106" w:right="9" w:hanging="124"/>
              <w:rPr>
                <w:rFonts w:cs="Times New Roman"/>
                <w:color w:val="000000"/>
                <w:sz w:val="16"/>
                <w:szCs w:val="16"/>
              </w:rPr>
            </w:pPr>
            <w:r w:rsidRPr="00EA52DF">
              <w:rPr>
                <w:rFonts w:cs="Times New Roman"/>
                <w:color w:val="000000"/>
                <w:sz w:val="16"/>
                <w:szCs w:val="16"/>
              </w:rPr>
              <w:t>Financial assets measured at FVTPL</w:t>
            </w:r>
          </w:p>
        </w:tc>
        <w:tc>
          <w:tcPr>
            <w:tcW w:w="990" w:type="dxa"/>
            <w:vAlign w:val="bottom"/>
          </w:tcPr>
          <w:p w14:paraId="707477AF" w14:textId="77777777" w:rsidR="00481B55" w:rsidRPr="001B32FF" w:rsidRDefault="00481B55" w:rsidP="001B32FF">
            <w:pPr>
              <w:tabs>
                <w:tab w:val="decimal" w:pos="683"/>
              </w:tabs>
              <w:spacing w:line="220" w:lineRule="exact"/>
              <w:ind w:left="-135" w:right="7"/>
              <w:jc w:val="right"/>
              <w:rPr>
                <w:rFonts w:cs="Times New Roman"/>
                <w:sz w:val="16"/>
                <w:szCs w:val="16"/>
                <w:lang w:val="en-US" w:bidi="th-TH"/>
              </w:rPr>
            </w:pPr>
            <w:r w:rsidRPr="001B32FF">
              <w:rPr>
                <w:rFonts w:cs="Times New Roman"/>
                <w:sz w:val="16"/>
                <w:szCs w:val="16"/>
                <w:lang w:val="en-US" w:bidi="th-TH"/>
              </w:rPr>
              <w:t>-</w:t>
            </w:r>
          </w:p>
        </w:tc>
        <w:tc>
          <w:tcPr>
            <w:tcW w:w="900" w:type="dxa"/>
            <w:vAlign w:val="bottom"/>
          </w:tcPr>
          <w:p w14:paraId="5A9D0E81" w14:textId="77777777" w:rsidR="00481B55" w:rsidRPr="001B32FF" w:rsidRDefault="00481B55" w:rsidP="001B32FF">
            <w:pPr>
              <w:tabs>
                <w:tab w:val="decimal" w:pos="700"/>
              </w:tabs>
              <w:spacing w:line="220" w:lineRule="exact"/>
              <w:ind w:left="-135" w:right="-29"/>
              <w:jc w:val="right"/>
              <w:rPr>
                <w:rFonts w:cs="Times New Roman"/>
                <w:sz w:val="16"/>
                <w:szCs w:val="16"/>
                <w:lang w:val="en-US" w:bidi="th-TH"/>
              </w:rPr>
            </w:pPr>
            <w:r w:rsidRPr="001B32FF">
              <w:rPr>
                <w:rFonts w:cs="Times New Roman"/>
                <w:sz w:val="16"/>
                <w:szCs w:val="16"/>
                <w:lang w:val="en-US" w:bidi="th-TH"/>
              </w:rPr>
              <w:t>-</w:t>
            </w:r>
          </w:p>
        </w:tc>
        <w:tc>
          <w:tcPr>
            <w:tcW w:w="990" w:type="dxa"/>
            <w:vAlign w:val="bottom"/>
          </w:tcPr>
          <w:p w14:paraId="4A6EBB3D" w14:textId="77777777" w:rsidR="00481B55" w:rsidRPr="001B32FF" w:rsidRDefault="00481B55" w:rsidP="001B32FF">
            <w:pPr>
              <w:tabs>
                <w:tab w:val="decimal" w:pos="770"/>
              </w:tabs>
              <w:spacing w:line="220" w:lineRule="exact"/>
              <w:ind w:left="-135" w:right="-20"/>
              <w:jc w:val="right"/>
              <w:rPr>
                <w:rFonts w:cs="Times New Roman"/>
                <w:sz w:val="16"/>
                <w:szCs w:val="16"/>
                <w:lang w:val="en-US" w:bidi="th-TH"/>
              </w:rPr>
            </w:pPr>
            <w:r w:rsidRPr="001B32FF">
              <w:rPr>
                <w:rFonts w:cs="Times New Roman"/>
                <w:sz w:val="16"/>
                <w:szCs w:val="16"/>
                <w:lang w:val="en-US" w:bidi="th-TH"/>
              </w:rPr>
              <w:t>-</w:t>
            </w:r>
          </w:p>
        </w:tc>
        <w:tc>
          <w:tcPr>
            <w:tcW w:w="1080" w:type="dxa"/>
            <w:vAlign w:val="bottom"/>
          </w:tcPr>
          <w:p w14:paraId="6D13FB48" w14:textId="77777777" w:rsidR="00481B55" w:rsidRPr="001B32FF" w:rsidRDefault="00481B55" w:rsidP="001B32FF">
            <w:pPr>
              <w:tabs>
                <w:tab w:val="decimal" w:pos="864"/>
              </w:tabs>
              <w:spacing w:line="220" w:lineRule="exact"/>
              <w:ind w:left="-21" w:right="-105"/>
              <w:rPr>
                <w:rFonts w:cs="Times New Roman"/>
                <w:sz w:val="16"/>
                <w:szCs w:val="16"/>
                <w:lang w:val="en-US" w:bidi="th-TH"/>
              </w:rPr>
            </w:pPr>
            <w:r w:rsidRPr="001B32FF">
              <w:rPr>
                <w:rFonts w:cs="Times New Roman"/>
                <w:sz w:val="16"/>
                <w:szCs w:val="16"/>
                <w:lang w:val="en-US" w:bidi="th-TH"/>
              </w:rPr>
              <w:t>-</w:t>
            </w:r>
          </w:p>
        </w:tc>
        <w:tc>
          <w:tcPr>
            <w:tcW w:w="990" w:type="dxa"/>
            <w:vAlign w:val="bottom"/>
          </w:tcPr>
          <w:p w14:paraId="202824BB" w14:textId="77777777" w:rsidR="00481B55" w:rsidRPr="001B32FF" w:rsidRDefault="00481B55" w:rsidP="007248D7">
            <w:pPr>
              <w:tabs>
                <w:tab w:val="decimal" w:pos="780"/>
              </w:tabs>
              <w:spacing w:line="220" w:lineRule="exact"/>
              <w:ind w:right="-100"/>
              <w:rPr>
                <w:rFonts w:cs="Times New Roman"/>
                <w:sz w:val="16"/>
                <w:szCs w:val="16"/>
                <w:lang w:val="en-US" w:bidi="th-TH"/>
              </w:rPr>
            </w:pPr>
            <w:r w:rsidRPr="001B32FF">
              <w:rPr>
                <w:rFonts w:cs="Times New Roman"/>
                <w:sz w:val="16"/>
                <w:szCs w:val="16"/>
                <w:lang w:val="en-US" w:bidi="th-TH"/>
              </w:rPr>
              <w:t>-</w:t>
            </w:r>
          </w:p>
        </w:tc>
        <w:tc>
          <w:tcPr>
            <w:tcW w:w="990" w:type="dxa"/>
            <w:vAlign w:val="bottom"/>
          </w:tcPr>
          <w:p w14:paraId="468977DF" w14:textId="77777777" w:rsidR="00481B55" w:rsidRPr="001B32FF" w:rsidRDefault="00481B55" w:rsidP="001B32FF">
            <w:pPr>
              <w:tabs>
                <w:tab w:val="decimal" w:pos="740"/>
              </w:tabs>
              <w:spacing w:line="220" w:lineRule="exact"/>
              <w:jc w:val="right"/>
              <w:rPr>
                <w:rFonts w:cs="Times New Roman"/>
                <w:sz w:val="16"/>
                <w:szCs w:val="16"/>
                <w:lang w:val="en-US" w:bidi="th-TH"/>
              </w:rPr>
            </w:pPr>
            <w:r w:rsidRPr="001B32FF">
              <w:rPr>
                <w:rFonts w:cs="Times New Roman"/>
                <w:sz w:val="16"/>
                <w:szCs w:val="16"/>
                <w:cs/>
                <w:lang w:val="en-US" w:bidi="th-TH"/>
              </w:rPr>
              <w:t>20</w:t>
            </w:r>
            <w:r w:rsidRPr="001B32FF">
              <w:rPr>
                <w:rFonts w:cs="Times New Roman"/>
                <w:sz w:val="16"/>
                <w:szCs w:val="16"/>
                <w:lang w:val="en-US" w:bidi="th-TH"/>
              </w:rPr>
              <w:t>,</w:t>
            </w:r>
            <w:r w:rsidRPr="001B32FF">
              <w:rPr>
                <w:rFonts w:cs="Times New Roman"/>
                <w:sz w:val="16"/>
                <w:szCs w:val="16"/>
                <w:cs/>
                <w:lang w:val="en-US" w:bidi="th-TH"/>
              </w:rPr>
              <w:t>457</w:t>
            </w:r>
          </w:p>
        </w:tc>
        <w:tc>
          <w:tcPr>
            <w:tcW w:w="990" w:type="dxa"/>
            <w:vAlign w:val="bottom"/>
          </w:tcPr>
          <w:p w14:paraId="00D50042" w14:textId="77777777" w:rsidR="00481B55" w:rsidRPr="001B32FF" w:rsidRDefault="00481B55" w:rsidP="001B32FF">
            <w:pPr>
              <w:tabs>
                <w:tab w:val="decimal" w:pos="900"/>
              </w:tabs>
              <w:spacing w:line="220" w:lineRule="exact"/>
              <w:ind w:right="-30"/>
              <w:rPr>
                <w:rFonts w:cs="Times New Roman"/>
                <w:sz w:val="16"/>
                <w:szCs w:val="16"/>
                <w:lang w:val="en-US" w:bidi="th-TH"/>
              </w:rPr>
            </w:pPr>
            <w:r w:rsidRPr="001B32FF">
              <w:rPr>
                <w:rFonts w:cs="Times New Roman"/>
                <w:sz w:val="16"/>
                <w:szCs w:val="16"/>
                <w:cs/>
                <w:lang w:val="en-US" w:bidi="th-TH"/>
              </w:rPr>
              <w:t>20</w:t>
            </w:r>
            <w:r w:rsidRPr="001B32FF">
              <w:rPr>
                <w:rFonts w:cs="Times New Roman"/>
                <w:sz w:val="16"/>
                <w:szCs w:val="16"/>
                <w:lang w:val="en-US" w:bidi="th-TH"/>
              </w:rPr>
              <w:t>,</w:t>
            </w:r>
            <w:r w:rsidRPr="001B32FF">
              <w:rPr>
                <w:rFonts w:cs="Times New Roman"/>
                <w:sz w:val="16"/>
                <w:szCs w:val="16"/>
                <w:cs/>
                <w:lang w:val="en-US" w:bidi="th-TH"/>
              </w:rPr>
              <w:t>457</w:t>
            </w:r>
          </w:p>
        </w:tc>
      </w:tr>
      <w:tr w:rsidR="00481B55" w:rsidRPr="0012708E" w14:paraId="0D4885A5" w14:textId="77777777">
        <w:trPr>
          <w:cantSplit/>
        </w:trPr>
        <w:tc>
          <w:tcPr>
            <w:tcW w:w="2250" w:type="dxa"/>
            <w:vAlign w:val="bottom"/>
          </w:tcPr>
          <w:p w14:paraId="36C31A40" w14:textId="77777777" w:rsidR="00481B55" w:rsidRPr="0012708E" w:rsidRDefault="00481B55">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tcPr>
          <w:p w14:paraId="75D2EB10" w14:textId="77777777" w:rsidR="00481B55" w:rsidRPr="001B32FF" w:rsidRDefault="00481B55">
            <w:pPr>
              <w:tabs>
                <w:tab w:val="decimal" w:pos="683"/>
              </w:tabs>
              <w:spacing w:line="220" w:lineRule="exact"/>
              <w:ind w:left="-135" w:right="7"/>
              <w:jc w:val="right"/>
              <w:rPr>
                <w:rFonts w:cs="Times New Roman"/>
                <w:sz w:val="16"/>
                <w:szCs w:val="16"/>
                <w:lang w:val="en-US" w:bidi="th-TH"/>
              </w:rPr>
            </w:pPr>
            <w:r w:rsidRPr="001B32FF">
              <w:rPr>
                <w:rFonts w:cs="Times New Roman" w:hint="cs"/>
                <w:sz w:val="16"/>
                <w:szCs w:val="16"/>
                <w:cs/>
                <w:lang w:val="en-US" w:bidi="th-TH"/>
              </w:rPr>
              <w:t>-</w:t>
            </w:r>
          </w:p>
        </w:tc>
        <w:tc>
          <w:tcPr>
            <w:tcW w:w="900" w:type="dxa"/>
          </w:tcPr>
          <w:p w14:paraId="3790AF49" w14:textId="77777777" w:rsidR="00481B55" w:rsidRPr="001B32FF" w:rsidRDefault="00481B55" w:rsidP="001B32FF">
            <w:pPr>
              <w:tabs>
                <w:tab w:val="decimal" w:pos="700"/>
              </w:tabs>
              <w:spacing w:line="220" w:lineRule="exact"/>
              <w:ind w:left="-135" w:right="-29"/>
              <w:jc w:val="right"/>
              <w:rPr>
                <w:rFonts w:cs="Times New Roman"/>
                <w:sz w:val="16"/>
                <w:szCs w:val="16"/>
                <w:lang w:val="en-US" w:bidi="th-TH"/>
              </w:rPr>
            </w:pPr>
            <w:r w:rsidRPr="001B32FF">
              <w:rPr>
                <w:rFonts w:cs="Times New Roman"/>
                <w:sz w:val="16"/>
                <w:szCs w:val="16"/>
                <w:lang w:val="en-US" w:bidi="th-TH"/>
              </w:rPr>
              <w:t>802,212</w:t>
            </w:r>
          </w:p>
        </w:tc>
        <w:tc>
          <w:tcPr>
            <w:tcW w:w="990" w:type="dxa"/>
          </w:tcPr>
          <w:p w14:paraId="44A161B4" w14:textId="77777777" w:rsidR="00481B55" w:rsidRPr="001B32FF" w:rsidRDefault="00481B55">
            <w:pPr>
              <w:tabs>
                <w:tab w:val="decimal" w:pos="770"/>
              </w:tabs>
              <w:spacing w:line="220" w:lineRule="exact"/>
              <w:ind w:left="-135" w:right="-20"/>
              <w:jc w:val="right"/>
              <w:rPr>
                <w:rFonts w:cs="Times New Roman"/>
                <w:sz w:val="16"/>
                <w:szCs w:val="16"/>
                <w:lang w:val="en-US" w:bidi="th-TH"/>
              </w:rPr>
            </w:pPr>
            <w:r w:rsidRPr="001B32FF">
              <w:rPr>
                <w:rFonts w:cs="Times New Roman"/>
                <w:sz w:val="16"/>
                <w:szCs w:val="16"/>
                <w:lang w:val="en-US" w:bidi="th-TH"/>
              </w:rPr>
              <w:t>1,135,324</w:t>
            </w:r>
          </w:p>
        </w:tc>
        <w:tc>
          <w:tcPr>
            <w:tcW w:w="1080" w:type="dxa"/>
          </w:tcPr>
          <w:p w14:paraId="7E2E1C97" w14:textId="77777777" w:rsidR="00481B55" w:rsidRPr="001B32FF" w:rsidRDefault="00481B55">
            <w:pPr>
              <w:tabs>
                <w:tab w:val="decimal" w:pos="864"/>
              </w:tabs>
              <w:spacing w:line="220" w:lineRule="exact"/>
              <w:ind w:left="-21" w:right="-105"/>
              <w:rPr>
                <w:rFonts w:cs="Times New Roman"/>
                <w:sz w:val="16"/>
                <w:szCs w:val="16"/>
                <w:lang w:val="en-US" w:bidi="th-TH"/>
              </w:rPr>
            </w:pPr>
            <w:r w:rsidRPr="001B32FF">
              <w:rPr>
                <w:rFonts w:cs="Times New Roman"/>
                <w:sz w:val="16"/>
                <w:szCs w:val="16"/>
                <w:lang w:val="en-US" w:bidi="th-TH"/>
              </w:rPr>
              <w:t>209,420</w:t>
            </w:r>
          </w:p>
        </w:tc>
        <w:tc>
          <w:tcPr>
            <w:tcW w:w="990" w:type="dxa"/>
          </w:tcPr>
          <w:p w14:paraId="4A0BC3C4" w14:textId="77777777" w:rsidR="00481B55" w:rsidRPr="001B32FF" w:rsidRDefault="00481B55">
            <w:pPr>
              <w:tabs>
                <w:tab w:val="decimal" w:pos="780"/>
              </w:tabs>
              <w:spacing w:line="220" w:lineRule="exact"/>
              <w:ind w:right="-100"/>
              <w:rPr>
                <w:rFonts w:cs="Times New Roman"/>
                <w:sz w:val="16"/>
                <w:szCs w:val="16"/>
                <w:lang w:val="en-US" w:bidi="th-TH"/>
              </w:rPr>
            </w:pPr>
            <w:r w:rsidRPr="001B32FF">
              <w:rPr>
                <w:rFonts w:cs="Times New Roman" w:hint="cs"/>
                <w:sz w:val="16"/>
                <w:szCs w:val="16"/>
                <w:cs/>
                <w:lang w:val="en-US" w:bidi="th-TH"/>
              </w:rPr>
              <w:t>-</w:t>
            </w:r>
          </w:p>
        </w:tc>
        <w:tc>
          <w:tcPr>
            <w:tcW w:w="990" w:type="dxa"/>
          </w:tcPr>
          <w:p w14:paraId="40621A3C" w14:textId="77777777" w:rsidR="00481B55" w:rsidRPr="001B32FF" w:rsidRDefault="00481B55">
            <w:pPr>
              <w:tabs>
                <w:tab w:val="decimal" w:pos="740"/>
              </w:tabs>
              <w:spacing w:line="220" w:lineRule="exact"/>
              <w:jc w:val="right"/>
              <w:rPr>
                <w:rFonts w:cs="Times New Roman"/>
                <w:sz w:val="16"/>
                <w:szCs w:val="16"/>
                <w:lang w:val="en-US" w:bidi="th-TH"/>
              </w:rPr>
            </w:pPr>
            <w:r w:rsidRPr="001B32FF">
              <w:rPr>
                <w:rFonts w:cs="Times New Roman"/>
                <w:sz w:val="16"/>
                <w:szCs w:val="16"/>
                <w:lang w:val="en-US" w:bidi="th-TH"/>
              </w:rPr>
              <w:t>2,455</w:t>
            </w:r>
          </w:p>
        </w:tc>
        <w:tc>
          <w:tcPr>
            <w:tcW w:w="990" w:type="dxa"/>
          </w:tcPr>
          <w:p w14:paraId="0E953615" w14:textId="77777777" w:rsidR="00481B55" w:rsidRPr="001B32FF" w:rsidRDefault="00481B55" w:rsidP="001B32FF">
            <w:pPr>
              <w:tabs>
                <w:tab w:val="decimal" w:pos="900"/>
              </w:tabs>
              <w:spacing w:line="220" w:lineRule="exact"/>
              <w:ind w:right="-30"/>
              <w:jc w:val="right"/>
              <w:rPr>
                <w:rFonts w:cs="Times New Roman"/>
                <w:sz w:val="16"/>
                <w:szCs w:val="16"/>
                <w:lang w:val="en-US" w:bidi="th-TH"/>
              </w:rPr>
            </w:pPr>
            <w:r w:rsidRPr="001B32FF">
              <w:rPr>
                <w:rFonts w:cs="Times New Roman"/>
                <w:sz w:val="16"/>
                <w:szCs w:val="16"/>
                <w:lang w:val="en-US" w:bidi="th-TH"/>
              </w:rPr>
              <w:t>2,149,411</w:t>
            </w:r>
          </w:p>
        </w:tc>
      </w:tr>
      <w:tr w:rsidR="00481B55" w:rsidRPr="0012708E" w14:paraId="53327917" w14:textId="77777777">
        <w:trPr>
          <w:cantSplit/>
        </w:trPr>
        <w:tc>
          <w:tcPr>
            <w:tcW w:w="2250" w:type="dxa"/>
            <w:vAlign w:val="bottom"/>
          </w:tcPr>
          <w:p w14:paraId="323BBF64" w14:textId="77777777" w:rsidR="00481B55" w:rsidRPr="0012708E" w:rsidRDefault="00481B55">
            <w:pPr>
              <w:tabs>
                <w:tab w:val="left" w:pos="356"/>
              </w:tabs>
              <w:spacing w:line="220" w:lineRule="exact"/>
              <w:ind w:right="9"/>
              <w:rPr>
                <w:rFonts w:cs="Times New Roman"/>
                <w:sz w:val="16"/>
                <w:szCs w:val="16"/>
              </w:rPr>
            </w:pPr>
            <w:r w:rsidRPr="0012708E">
              <w:rPr>
                <w:rFonts w:cs="Times New Roman"/>
                <w:sz w:val="16"/>
                <w:szCs w:val="16"/>
              </w:rPr>
              <w:t>Loans to customers</w:t>
            </w:r>
            <w:r w:rsidRPr="0012708E">
              <w:rPr>
                <w:rFonts w:cs="Times New Roman"/>
                <w:sz w:val="16"/>
                <w:szCs w:val="16"/>
                <w:vertAlign w:val="superscript"/>
              </w:rPr>
              <w:t xml:space="preserve"> (1), (2)</w:t>
            </w:r>
          </w:p>
        </w:tc>
        <w:tc>
          <w:tcPr>
            <w:tcW w:w="990" w:type="dxa"/>
          </w:tcPr>
          <w:p w14:paraId="392A3EDD" w14:textId="77777777" w:rsidR="00481B55" w:rsidRPr="001B32FF" w:rsidRDefault="00481B55" w:rsidP="001B32FF">
            <w:pPr>
              <w:tabs>
                <w:tab w:val="decimal" w:pos="680"/>
              </w:tabs>
              <w:spacing w:line="220" w:lineRule="exact"/>
              <w:ind w:left="-135" w:right="7"/>
              <w:jc w:val="right"/>
              <w:rPr>
                <w:rFonts w:cs="Times New Roman"/>
                <w:sz w:val="16"/>
                <w:szCs w:val="16"/>
                <w:lang w:val="en-US" w:bidi="th-TH"/>
              </w:rPr>
            </w:pPr>
            <w:r w:rsidRPr="001B32FF">
              <w:rPr>
                <w:rFonts w:cs="Times New Roman"/>
                <w:sz w:val="16"/>
                <w:szCs w:val="16"/>
                <w:lang w:val="en-US" w:bidi="th-TH"/>
              </w:rPr>
              <w:t>419,120</w:t>
            </w:r>
          </w:p>
        </w:tc>
        <w:tc>
          <w:tcPr>
            <w:tcW w:w="900" w:type="dxa"/>
          </w:tcPr>
          <w:p w14:paraId="24BA6E77" w14:textId="77777777" w:rsidR="00481B55" w:rsidRPr="001B32FF" w:rsidRDefault="00481B55" w:rsidP="001B32FF">
            <w:pPr>
              <w:tabs>
                <w:tab w:val="decimal" w:pos="700"/>
              </w:tabs>
              <w:spacing w:line="220" w:lineRule="exact"/>
              <w:ind w:left="-135" w:right="-29"/>
              <w:jc w:val="right"/>
              <w:rPr>
                <w:rFonts w:cs="Times New Roman"/>
                <w:sz w:val="16"/>
                <w:szCs w:val="16"/>
                <w:lang w:val="en-US" w:bidi="th-TH"/>
              </w:rPr>
            </w:pPr>
            <w:r w:rsidRPr="001B32FF">
              <w:rPr>
                <w:rFonts w:cs="Times New Roman"/>
                <w:sz w:val="16"/>
                <w:szCs w:val="16"/>
                <w:lang w:val="en-US" w:bidi="th-TH"/>
              </w:rPr>
              <w:t>100,238,365</w:t>
            </w:r>
          </w:p>
        </w:tc>
        <w:tc>
          <w:tcPr>
            <w:tcW w:w="990" w:type="dxa"/>
          </w:tcPr>
          <w:p w14:paraId="1F2C9E54" w14:textId="77777777" w:rsidR="00481B55" w:rsidRPr="001B32FF" w:rsidRDefault="00481B55" w:rsidP="001B32FF">
            <w:pPr>
              <w:tabs>
                <w:tab w:val="decimal" w:pos="770"/>
              </w:tabs>
              <w:spacing w:line="220" w:lineRule="exact"/>
              <w:ind w:left="-135" w:right="-20"/>
              <w:jc w:val="right"/>
              <w:rPr>
                <w:rFonts w:cs="Times New Roman"/>
                <w:sz w:val="16"/>
                <w:szCs w:val="16"/>
                <w:lang w:val="en-US" w:bidi="th-TH"/>
              </w:rPr>
            </w:pPr>
            <w:r w:rsidRPr="001B32FF">
              <w:rPr>
                <w:rFonts w:cs="Times New Roman"/>
                <w:sz w:val="16"/>
                <w:szCs w:val="16"/>
                <w:lang w:val="en-US" w:bidi="th-TH"/>
              </w:rPr>
              <w:t>22,471,100</w:t>
            </w:r>
          </w:p>
        </w:tc>
        <w:tc>
          <w:tcPr>
            <w:tcW w:w="1080" w:type="dxa"/>
          </w:tcPr>
          <w:p w14:paraId="0DC2C0DB" w14:textId="77777777" w:rsidR="00481B55" w:rsidRPr="001B32FF" w:rsidRDefault="00481B55">
            <w:pPr>
              <w:tabs>
                <w:tab w:val="decimal" w:pos="864"/>
              </w:tabs>
              <w:spacing w:line="220" w:lineRule="exact"/>
              <w:ind w:left="-21" w:right="-105"/>
              <w:rPr>
                <w:rFonts w:cs="Times New Roman"/>
                <w:sz w:val="16"/>
                <w:szCs w:val="16"/>
                <w:lang w:val="en-US" w:bidi="th-TH"/>
              </w:rPr>
            </w:pPr>
            <w:r w:rsidRPr="001B32FF">
              <w:rPr>
                <w:rFonts w:cs="Times New Roman"/>
                <w:sz w:val="16"/>
                <w:szCs w:val="16"/>
                <w:lang w:val="en-US" w:bidi="th-TH"/>
              </w:rPr>
              <w:t>20,055,423</w:t>
            </w:r>
          </w:p>
        </w:tc>
        <w:tc>
          <w:tcPr>
            <w:tcW w:w="990" w:type="dxa"/>
          </w:tcPr>
          <w:p w14:paraId="036D37DA" w14:textId="77777777" w:rsidR="00481B55" w:rsidRPr="001B32FF" w:rsidRDefault="00481B55">
            <w:pPr>
              <w:tabs>
                <w:tab w:val="decimal" w:pos="780"/>
              </w:tabs>
              <w:spacing w:line="220" w:lineRule="exact"/>
              <w:ind w:right="-100"/>
              <w:rPr>
                <w:rFonts w:cs="Times New Roman"/>
                <w:sz w:val="16"/>
                <w:szCs w:val="16"/>
                <w:lang w:val="en-US" w:bidi="th-TH"/>
              </w:rPr>
            </w:pPr>
            <w:r w:rsidRPr="001B32FF">
              <w:rPr>
                <w:rFonts w:cs="Times New Roman"/>
                <w:sz w:val="16"/>
                <w:szCs w:val="16"/>
                <w:lang w:val="en-US" w:bidi="th-TH"/>
              </w:rPr>
              <w:t>19,974,608</w:t>
            </w:r>
          </w:p>
        </w:tc>
        <w:tc>
          <w:tcPr>
            <w:tcW w:w="990" w:type="dxa"/>
          </w:tcPr>
          <w:p w14:paraId="100452B5" w14:textId="77777777" w:rsidR="00481B55" w:rsidRPr="001B32FF" w:rsidRDefault="00481B55">
            <w:pPr>
              <w:tabs>
                <w:tab w:val="decimal" w:pos="740"/>
              </w:tabs>
              <w:spacing w:line="220" w:lineRule="exact"/>
              <w:jc w:val="right"/>
              <w:rPr>
                <w:rFonts w:cs="Times New Roman"/>
                <w:sz w:val="16"/>
                <w:szCs w:val="16"/>
                <w:rtl/>
                <w:cs/>
                <w:lang w:val="en-US" w:bidi="th-TH"/>
              </w:rPr>
            </w:pPr>
            <w:r w:rsidRPr="001B32FF">
              <w:rPr>
                <w:rFonts w:cs="Times New Roman" w:hint="cs"/>
                <w:sz w:val="16"/>
                <w:szCs w:val="16"/>
                <w:cs/>
                <w:lang w:val="en-US" w:bidi="th-TH"/>
              </w:rPr>
              <w:t>-</w:t>
            </w:r>
          </w:p>
        </w:tc>
        <w:tc>
          <w:tcPr>
            <w:tcW w:w="990" w:type="dxa"/>
          </w:tcPr>
          <w:p w14:paraId="10E59930" w14:textId="77777777" w:rsidR="00481B55" w:rsidRPr="001B32FF" w:rsidRDefault="00481B55" w:rsidP="001B32FF">
            <w:pPr>
              <w:tabs>
                <w:tab w:val="decimal" w:pos="900"/>
              </w:tabs>
              <w:spacing w:line="220" w:lineRule="exact"/>
              <w:ind w:right="-30"/>
              <w:jc w:val="right"/>
              <w:rPr>
                <w:rFonts w:cs="Times New Roman"/>
                <w:sz w:val="16"/>
                <w:szCs w:val="16"/>
                <w:lang w:val="en-US" w:bidi="th-TH"/>
              </w:rPr>
            </w:pPr>
            <w:r w:rsidRPr="001B32FF">
              <w:rPr>
                <w:rFonts w:cs="Times New Roman"/>
                <w:sz w:val="16"/>
                <w:szCs w:val="16"/>
                <w:lang w:val="en-US" w:bidi="th-TH"/>
              </w:rPr>
              <w:t>163,158,616</w:t>
            </w:r>
          </w:p>
        </w:tc>
      </w:tr>
      <w:tr w:rsidR="00481B55" w:rsidRPr="0012708E" w14:paraId="024302B5" w14:textId="77777777">
        <w:trPr>
          <w:cantSplit/>
        </w:trPr>
        <w:tc>
          <w:tcPr>
            <w:tcW w:w="2250" w:type="dxa"/>
            <w:vAlign w:val="bottom"/>
          </w:tcPr>
          <w:p w14:paraId="525C391A" w14:textId="77777777" w:rsidR="00481B55" w:rsidRPr="0012708E" w:rsidRDefault="00481B55">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tcPr>
          <w:p w14:paraId="37077ACE" w14:textId="77777777" w:rsidR="00481B55" w:rsidRPr="001B32FF" w:rsidRDefault="00481B55">
            <w:pPr>
              <w:pBdr>
                <w:bottom w:val="single" w:sz="4" w:space="1" w:color="auto"/>
              </w:pBdr>
              <w:tabs>
                <w:tab w:val="decimal" w:pos="683"/>
              </w:tabs>
              <w:spacing w:line="220" w:lineRule="exact"/>
              <w:ind w:left="-135" w:right="7"/>
              <w:jc w:val="right"/>
              <w:rPr>
                <w:rFonts w:cs="Times New Roman"/>
                <w:sz w:val="16"/>
                <w:szCs w:val="16"/>
                <w:lang w:val="en-US" w:bidi="th-TH"/>
              </w:rPr>
            </w:pPr>
            <w:r w:rsidRPr="001B32FF">
              <w:rPr>
                <w:rFonts w:cs="Times New Roman"/>
                <w:sz w:val="16"/>
                <w:szCs w:val="16"/>
                <w:lang w:val="en-US" w:bidi="th-TH"/>
              </w:rPr>
              <w:t>-</w:t>
            </w:r>
          </w:p>
        </w:tc>
        <w:tc>
          <w:tcPr>
            <w:tcW w:w="900" w:type="dxa"/>
          </w:tcPr>
          <w:p w14:paraId="34FEFAF1" w14:textId="77777777" w:rsidR="00481B55" w:rsidRPr="001B32FF" w:rsidRDefault="00481B55" w:rsidP="001B32FF">
            <w:pPr>
              <w:pBdr>
                <w:bottom w:val="single" w:sz="4" w:space="1" w:color="auto"/>
              </w:pBdr>
              <w:tabs>
                <w:tab w:val="decimal" w:pos="700"/>
              </w:tabs>
              <w:spacing w:line="220" w:lineRule="exact"/>
              <w:ind w:left="-135" w:right="-29"/>
              <w:jc w:val="right"/>
              <w:rPr>
                <w:rFonts w:cs="Times New Roman"/>
                <w:sz w:val="16"/>
                <w:szCs w:val="16"/>
                <w:lang w:val="en-US" w:bidi="th-TH"/>
              </w:rPr>
            </w:pPr>
            <w:r w:rsidRPr="001B32FF">
              <w:rPr>
                <w:rFonts w:cs="Times New Roman"/>
                <w:sz w:val="16"/>
                <w:szCs w:val="16"/>
                <w:lang w:val="en-US" w:bidi="th-TH"/>
              </w:rPr>
              <w:t>-</w:t>
            </w:r>
          </w:p>
        </w:tc>
        <w:tc>
          <w:tcPr>
            <w:tcW w:w="990" w:type="dxa"/>
          </w:tcPr>
          <w:p w14:paraId="34EDBBAE" w14:textId="77777777" w:rsidR="00481B55" w:rsidRPr="001B32FF" w:rsidRDefault="00481B55" w:rsidP="001B32FF">
            <w:pPr>
              <w:pBdr>
                <w:bottom w:val="single" w:sz="4" w:space="1" w:color="auto"/>
              </w:pBdr>
              <w:tabs>
                <w:tab w:val="decimal" w:pos="770"/>
              </w:tabs>
              <w:spacing w:line="220" w:lineRule="exact"/>
              <w:ind w:left="-135" w:right="-20"/>
              <w:jc w:val="right"/>
              <w:rPr>
                <w:rFonts w:cs="Times New Roman"/>
                <w:sz w:val="16"/>
                <w:szCs w:val="16"/>
                <w:lang w:val="en-US" w:bidi="th-TH"/>
              </w:rPr>
            </w:pPr>
            <w:r w:rsidRPr="001B32FF">
              <w:rPr>
                <w:rFonts w:cs="Times New Roman"/>
                <w:sz w:val="16"/>
                <w:szCs w:val="16"/>
                <w:lang w:val="en-US" w:bidi="th-TH"/>
              </w:rPr>
              <w:t>-</w:t>
            </w:r>
          </w:p>
        </w:tc>
        <w:tc>
          <w:tcPr>
            <w:tcW w:w="1080" w:type="dxa"/>
          </w:tcPr>
          <w:p w14:paraId="1F45CAAB" w14:textId="77777777" w:rsidR="00481B55" w:rsidRPr="001B32FF" w:rsidRDefault="00481B55">
            <w:pPr>
              <w:pBdr>
                <w:bottom w:val="single" w:sz="4" w:space="1" w:color="auto"/>
              </w:pBdr>
              <w:tabs>
                <w:tab w:val="decimal" w:pos="864"/>
              </w:tabs>
              <w:spacing w:line="220" w:lineRule="exact"/>
              <w:ind w:left="-21" w:right="-105"/>
              <w:rPr>
                <w:rFonts w:cs="Times New Roman"/>
                <w:sz w:val="16"/>
                <w:szCs w:val="16"/>
                <w:lang w:val="en-US" w:bidi="th-TH"/>
              </w:rPr>
            </w:pPr>
            <w:r w:rsidRPr="001B32FF">
              <w:rPr>
                <w:rFonts w:cs="Times New Roman"/>
                <w:sz w:val="16"/>
                <w:szCs w:val="16"/>
                <w:lang w:val="en-US" w:bidi="th-TH"/>
              </w:rPr>
              <w:t>-</w:t>
            </w:r>
          </w:p>
        </w:tc>
        <w:tc>
          <w:tcPr>
            <w:tcW w:w="990" w:type="dxa"/>
          </w:tcPr>
          <w:p w14:paraId="537CCE66" w14:textId="77777777" w:rsidR="00481B55" w:rsidRPr="001B32FF" w:rsidRDefault="00481B55">
            <w:pPr>
              <w:pBdr>
                <w:bottom w:val="single" w:sz="4" w:space="1" w:color="auto"/>
              </w:pBdr>
              <w:tabs>
                <w:tab w:val="decimal" w:pos="780"/>
              </w:tabs>
              <w:spacing w:line="220" w:lineRule="exact"/>
              <w:ind w:right="-100"/>
              <w:rPr>
                <w:rFonts w:cs="Times New Roman"/>
                <w:sz w:val="16"/>
                <w:szCs w:val="16"/>
                <w:lang w:val="en-US" w:bidi="th-TH"/>
              </w:rPr>
            </w:pPr>
            <w:r w:rsidRPr="001B32FF">
              <w:rPr>
                <w:rFonts w:cs="Times New Roman"/>
                <w:sz w:val="16"/>
                <w:szCs w:val="16"/>
                <w:lang w:val="en-US" w:bidi="th-TH"/>
              </w:rPr>
              <w:t>-</w:t>
            </w:r>
          </w:p>
        </w:tc>
        <w:tc>
          <w:tcPr>
            <w:tcW w:w="990" w:type="dxa"/>
          </w:tcPr>
          <w:p w14:paraId="7606F572" w14:textId="77777777" w:rsidR="00481B55" w:rsidRPr="001B32FF" w:rsidRDefault="00481B55">
            <w:pPr>
              <w:pBdr>
                <w:bottom w:val="single" w:sz="4" w:space="1" w:color="auto"/>
              </w:pBdr>
              <w:tabs>
                <w:tab w:val="decimal" w:pos="740"/>
              </w:tabs>
              <w:spacing w:line="220" w:lineRule="exact"/>
              <w:jc w:val="right"/>
              <w:rPr>
                <w:rFonts w:cs="Times New Roman"/>
                <w:sz w:val="16"/>
                <w:szCs w:val="16"/>
                <w:rtl/>
                <w:cs/>
                <w:lang w:val="en-US"/>
              </w:rPr>
            </w:pPr>
            <w:r w:rsidRPr="001B32FF">
              <w:rPr>
                <w:rFonts w:cs="Times New Roman"/>
                <w:sz w:val="16"/>
                <w:szCs w:val="16"/>
                <w:lang w:val="en-US" w:bidi="th-TH"/>
              </w:rPr>
              <w:t>1,122,725</w:t>
            </w:r>
          </w:p>
        </w:tc>
        <w:tc>
          <w:tcPr>
            <w:tcW w:w="990" w:type="dxa"/>
          </w:tcPr>
          <w:p w14:paraId="040300D1" w14:textId="77777777" w:rsidR="00481B55" w:rsidRPr="001B32FF" w:rsidRDefault="00481B55">
            <w:pPr>
              <w:pBdr>
                <w:bottom w:val="single" w:sz="4" w:space="1" w:color="auto"/>
              </w:pBdr>
              <w:tabs>
                <w:tab w:val="decimal" w:pos="900"/>
              </w:tabs>
              <w:spacing w:line="220" w:lineRule="exact"/>
              <w:ind w:right="-30"/>
              <w:jc w:val="right"/>
              <w:rPr>
                <w:rFonts w:cs="Times New Roman"/>
                <w:sz w:val="16"/>
                <w:szCs w:val="16"/>
                <w:lang w:val="en-US" w:bidi="th-TH"/>
              </w:rPr>
            </w:pPr>
            <w:r w:rsidRPr="001B32FF">
              <w:rPr>
                <w:rFonts w:cs="Times New Roman"/>
                <w:sz w:val="16"/>
                <w:szCs w:val="16"/>
                <w:lang w:val="en-US" w:bidi="th-TH"/>
              </w:rPr>
              <w:t>1,122,725</w:t>
            </w:r>
          </w:p>
        </w:tc>
      </w:tr>
      <w:tr w:rsidR="00481B55" w:rsidRPr="0012708E" w14:paraId="5AB3CE45" w14:textId="77777777">
        <w:trPr>
          <w:cantSplit/>
        </w:trPr>
        <w:tc>
          <w:tcPr>
            <w:tcW w:w="2250" w:type="dxa"/>
            <w:vAlign w:val="bottom"/>
          </w:tcPr>
          <w:p w14:paraId="5FCB96BE" w14:textId="77777777" w:rsidR="00481B55" w:rsidRPr="0012708E" w:rsidRDefault="00481B55">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tcPr>
          <w:p w14:paraId="2062F1B0" w14:textId="77777777" w:rsidR="00481B55" w:rsidRPr="007248D7" w:rsidRDefault="00481B55">
            <w:pPr>
              <w:pBdr>
                <w:bottom w:val="double" w:sz="4" w:space="1" w:color="auto"/>
              </w:pBdr>
              <w:tabs>
                <w:tab w:val="decimal" w:pos="683"/>
              </w:tabs>
              <w:spacing w:line="220" w:lineRule="exact"/>
              <w:ind w:left="-135" w:right="7"/>
              <w:jc w:val="right"/>
              <w:rPr>
                <w:rFonts w:cs="Times New Roman"/>
                <w:b/>
                <w:bCs/>
                <w:sz w:val="16"/>
                <w:szCs w:val="16"/>
                <w:lang w:val="en-US" w:bidi="th-TH"/>
              </w:rPr>
            </w:pPr>
            <w:r w:rsidRPr="007248D7">
              <w:rPr>
                <w:rFonts w:cs="Times New Roman"/>
                <w:b/>
                <w:bCs/>
                <w:sz w:val="16"/>
                <w:szCs w:val="16"/>
                <w:cs/>
                <w:lang w:val="en-US" w:bidi="th-TH"/>
              </w:rPr>
              <w:t>422</w:t>
            </w:r>
            <w:r w:rsidRPr="007248D7">
              <w:rPr>
                <w:rFonts w:cs="Times New Roman"/>
                <w:b/>
                <w:bCs/>
                <w:sz w:val="16"/>
                <w:szCs w:val="16"/>
                <w:lang w:val="en-US" w:bidi="th-TH"/>
              </w:rPr>
              <w:t>,</w:t>
            </w:r>
            <w:r w:rsidRPr="007248D7">
              <w:rPr>
                <w:rFonts w:cs="Times New Roman"/>
                <w:b/>
                <w:bCs/>
                <w:sz w:val="16"/>
                <w:szCs w:val="16"/>
                <w:cs/>
                <w:lang w:val="en-US" w:bidi="th-TH"/>
              </w:rPr>
              <w:t>55</w:t>
            </w:r>
            <w:r w:rsidRPr="007248D7">
              <w:rPr>
                <w:rFonts w:cs="Times New Roman"/>
                <w:b/>
                <w:bCs/>
                <w:sz w:val="16"/>
                <w:szCs w:val="16"/>
                <w:lang w:val="en-US" w:bidi="th-TH"/>
              </w:rPr>
              <w:t>0</w:t>
            </w:r>
          </w:p>
        </w:tc>
        <w:tc>
          <w:tcPr>
            <w:tcW w:w="900" w:type="dxa"/>
          </w:tcPr>
          <w:p w14:paraId="0EDE9E52" w14:textId="77777777" w:rsidR="00481B55" w:rsidRPr="007248D7" w:rsidRDefault="00481B55" w:rsidP="001B32FF">
            <w:pPr>
              <w:pBdr>
                <w:bottom w:val="double" w:sz="4" w:space="1" w:color="auto"/>
              </w:pBdr>
              <w:tabs>
                <w:tab w:val="decimal" w:pos="700"/>
              </w:tabs>
              <w:spacing w:line="220" w:lineRule="exact"/>
              <w:ind w:left="-135" w:right="-29"/>
              <w:jc w:val="right"/>
              <w:rPr>
                <w:rFonts w:cs="Times New Roman"/>
                <w:b/>
                <w:bCs/>
                <w:sz w:val="16"/>
                <w:szCs w:val="16"/>
                <w:lang w:val="en-US" w:bidi="th-TH"/>
              </w:rPr>
            </w:pPr>
            <w:r w:rsidRPr="007248D7">
              <w:rPr>
                <w:rFonts w:cs="Times New Roman"/>
                <w:b/>
                <w:bCs/>
                <w:sz w:val="16"/>
                <w:szCs w:val="16"/>
                <w:lang w:val="en-US" w:bidi="th-TH"/>
              </w:rPr>
              <w:t>114,490,577</w:t>
            </w:r>
          </w:p>
        </w:tc>
        <w:tc>
          <w:tcPr>
            <w:tcW w:w="990" w:type="dxa"/>
          </w:tcPr>
          <w:p w14:paraId="0D6C57CE" w14:textId="77777777" w:rsidR="00481B55" w:rsidRPr="007248D7" w:rsidRDefault="00481B55" w:rsidP="001B32FF">
            <w:pPr>
              <w:pBdr>
                <w:bottom w:val="double" w:sz="4" w:space="1" w:color="auto"/>
              </w:pBdr>
              <w:tabs>
                <w:tab w:val="decimal" w:pos="770"/>
              </w:tabs>
              <w:spacing w:line="220" w:lineRule="exact"/>
              <w:ind w:left="-135" w:right="-20"/>
              <w:jc w:val="right"/>
              <w:rPr>
                <w:rFonts w:cs="Times New Roman"/>
                <w:b/>
                <w:bCs/>
                <w:sz w:val="16"/>
                <w:szCs w:val="16"/>
                <w:lang w:val="en-US" w:bidi="th-TH"/>
              </w:rPr>
            </w:pPr>
            <w:r w:rsidRPr="007248D7">
              <w:rPr>
                <w:rFonts w:cs="Times New Roman"/>
                <w:b/>
                <w:bCs/>
                <w:sz w:val="16"/>
                <w:szCs w:val="16"/>
                <w:lang w:val="en-US" w:bidi="th-TH"/>
              </w:rPr>
              <w:t>23,606,424</w:t>
            </w:r>
          </w:p>
        </w:tc>
        <w:tc>
          <w:tcPr>
            <w:tcW w:w="1080" w:type="dxa"/>
          </w:tcPr>
          <w:p w14:paraId="10712D2A" w14:textId="77777777" w:rsidR="00481B55" w:rsidRPr="007248D7" w:rsidRDefault="00481B55">
            <w:pPr>
              <w:pBdr>
                <w:bottom w:val="double" w:sz="4" w:space="1" w:color="auto"/>
              </w:pBdr>
              <w:tabs>
                <w:tab w:val="decimal" w:pos="864"/>
              </w:tabs>
              <w:spacing w:line="220" w:lineRule="exact"/>
              <w:ind w:left="-21" w:right="-105"/>
              <w:rPr>
                <w:rFonts w:cs="Times New Roman"/>
                <w:b/>
                <w:bCs/>
                <w:sz w:val="16"/>
                <w:szCs w:val="16"/>
                <w:lang w:val="en-US" w:bidi="th-TH"/>
              </w:rPr>
            </w:pPr>
            <w:r w:rsidRPr="007248D7">
              <w:rPr>
                <w:rFonts w:cs="Times New Roman"/>
                <w:b/>
                <w:bCs/>
                <w:sz w:val="16"/>
                <w:szCs w:val="16"/>
                <w:lang w:val="en-US" w:bidi="th-TH"/>
              </w:rPr>
              <w:t>20,264,843</w:t>
            </w:r>
          </w:p>
        </w:tc>
        <w:tc>
          <w:tcPr>
            <w:tcW w:w="990" w:type="dxa"/>
          </w:tcPr>
          <w:p w14:paraId="60DE67FE" w14:textId="77777777" w:rsidR="00481B55" w:rsidRPr="007248D7" w:rsidRDefault="00481B55">
            <w:pPr>
              <w:pBdr>
                <w:bottom w:val="double" w:sz="4" w:space="1" w:color="auto"/>
              </w:pBdr>
              <w:tabs>
                <w:tab w:val="decimal" w:pos="780"/>
              </w:tabs>
              <w:spacing w:line="220" w:lineRule="exact"/>
              <w:ind w:right="-100"/>
              <w:rPr>
                <w:rFonts w:cs="Times New Roman"/>
                <w:b/>
                <w:bCs/>
                <w:sz w:val="16"/>
                <w:szCs w:val="16"/>
                <w:lang w:val="en-US" w:bidi="th-TH"/>
              </w:rPr>
            </w:pPr>
            <w:r w:rsidRPr="007248D7">
              <w:rPr>
                <w:rFonts w:cs="Times New Roman"/>
                <w:b/>
                <w:bCs/>
                <w:sz w:val="16"/>
                <w:szCs w:val="16"/>
                <w:lang w:val="en-US" w:bidi="th-TH"/>
              </w:rPr>
              <w:t>19,974,608</w:t>
            </w:r>
          </w:p>
        </w:tc>
        <w:tc>
          <w:tcPr>
            <w:tcW w:w="990" w:type="dxa"/>
          </w:tcPr>
          <w:p w14:paraId="4F485CE8" w14:textId="77777777" w:rsidR="00481B55" w:rsidRPr="007248D7" w:rsidRDefault="00481B55" w:rsidP="001B32FF">
            <w:pPr>
              <w:pBdr>
                <w:bottom w:val="double" w:sz="4" w:space="1" w:color="auto"/>
              </w:pBdr>
              <w:tabs>
                <w:tab w:val="decimal" w:pos="740"/>
              </w:tabs>
              <w:spacing w:line="220" w:lineRule="exact"/>
              <w:jc w:val="right"/>
              <w:rPr>
                <w:rFonts w:cs="Times New Roman"/>
                <w:b/>
                <w:bCs/>
                <w:sz w:val="16"/>
                <w:szCs w:val="16"/>
                <w:lang w:val="en-US" w:bidi="th-TH"/>
              </w:rPr>
            </w:pPr>
            <w:r w:rsidRPr="007248D7">
              <w:rPr>
                <w:rFonts w:cs="Times New Roman"/>
                <w:b/>
                <w:bCs/>
                <w:sz w:val="16"/>
                <w:szCs w:val="16"/>
                <w:lang w:val="en-US" w:bidi="th-TH"/>
              </w:rPr>
              <w:t>4,574,133</w:t>
            </w:r>
          </w:p>
        </w:tc>
        <w:tc>
          <w:tcPr>
            <w:tcW w:w="990" w:type="dxa"/>
          </w:tcPr>
          <w:p w14:paraId="2620FDC2" w14:textId="77777777" w:rsidR="00481B55" w:rsidRPr="007248D7" w:rsidRDefault="00481B55" w:rsidP="001B32FF">
            <w:pPr>
              <w:pBdr>
                <w:bottom w:val="double" w:sz="4" w:space="1" w:color="auto"/>
              </w:pBdr>
              <w:tabs>
                <w:tab w:val="decimal" w:pos="900"/>
              </w:tabs>
              <w:spacing w:line="220" w:lineRule="exact"/>
              <w:ind w:right="-30"/>
              <w:jc w:val="right"/>
              <w:rPr>
                <w:rFonts w:cs="Times New Roman"/>
                <w:b/>
                <w:bCs/>
                <w:sz w:val="16"/>
                <w:szCs w:val="16"/>
                <w:lang w:val="en-US" w:bidi="th-TH"/>
              </w:rPr>
            </w:pPr>
            <w:r w:rsidRPr="007248D7">
              <w:rPr>
                <w:rFonts w:cs="Times New Roman"/>
                <w:b/>
                <w:bCs/>
                <w:sz w:val="16"/>
                <w:szCs w:val="16"/>
                <w:lang w:val="en-US" w:bidi="th-TH"/>
              </w:rPr>
              <w:t>183,333,135</w:t>
            </w:r>
          </w:p>
        </w:tc>
      </w:tr>
      <w:tr w:rsidR="00481B55" w:rsidRPr="0012708E" w14:paraId="3EDBBD0E" w14:textId="77777777">
        <w:trPr>
          <w:cantSplit/>
          <w:trHeight w:val="77"/>
        </w:trPr>
        <w:tc>
          <w:tcPr>
            <w:tcW w:w="2250" w:type="dxa"/>
          </w:tcPr>
          <w:p w14:paraId="3EFD2241" w14:textId="77777777" w:rsidR="00481B55" w:rsidRPr="0012708E" w:rsidRDefault="00481B55">
            <w:pPr>
              <w:tabs>
                <w:tab w:val="left" w:pos="266"/>
              </w:tabs>
              <w:spacing w:line="220" w:lineRule="exact"/>
              <w:ind w:left="106" w:right="9" w:hanging="124"/>
              <w:rPr>
                <w:rFonts w:cs="Times New Roman"/>
                <w:sz w:val="16"/>
                <w:szCs w:val="16"/>
              </w:rPr>
            </w:pPr>
          </w:p>
        </w:tc>
        <w:tc>
          <w:tcPr>
            <w:tcW w:w="990" w:type="dxa"/>
          </w:tcPr>
          <w:p w14:paraId="1017F4C1" w14:textId="77777777" w:rsidR="00481B55" w:rsidRPr="001B32FF" w:rsidRDefault="00481B55">
            <w:pPr>
              <w:tabs>
                <w:tab w:val="decimal" w:pos="683"/>
              </w:tabs>
              <w:spacing w:line="220" w:lineRule="exact"/>
              <w:ind w:left="-135" w:right="7"/>
              <w:jc w:val="right"/>
              <w:rPr>
                <w:rFonts w:cs="Times New Roman"/>
                <w:sz w:val="16"/>
                <w:szCs w:val="16"/>
                <w:lang w:val="en-US" w:bidi="th-TH"/>
              </w:rPr>
            </w:pPr>
          </w:p>
        </w:tc>
        <w:tc>
          <w:tcPr>
            <w:tcW w:w="900" w:type="dxa"/>
            <w:vAlign w:val="bottom"/>
          </w:tcPr>
          <w:p w14:paraId="02153B20" w14:textId="77777777" w:rsidR="00481B55" w:rsidRPr="001B32FF" w:rsidRDefault="00481B55" w:rsidP="001B32FF">
            <w:pPr>
              <w:tabs>
                <w:tab w:val="decimal" w:pos="700"/>
              </w:tabs>
              <w:spacing w:line="220" w:lineRule="exact"/>
              <w:ind w:left="-135" w:right="-29"/>
              <w:jc w:val="right"/>
              <w:rPr>
                <w:rFonts w:cs="Times New Roman"/>
                <w:sz w:val="16"/>
                <w:szCs w:val="16"/>
                <w:lang w:val="en-US" w:bidi="th-TH"/>
              </w:rPr>
            </w:pPr>
          </w:p>
        </w:tc>
        <w:tc>
          <w:tcPr>
            <w:tcW w:w="990" w:type="dxa"/>
            <w:vAlign w:val="bottom"/>
          </w:tcPr>
          <w:p w14:paraId="0389F825" w14:textId="77777777" w:rsidR="00481B55" w:rsidRPr="001B32FF" w:rsidRDefault="00481B55" w:rsidP="001B32FF">
            <w:pPr>
              <w:tabs>
                <w:tab w:val="decimal" w:pos="770"/>
              </w:tabs>
              <w:spacing w:line="220" w:lineRule="exact"/>
              <w:ind w:left="-135" w:right="-20"/>
              <w:jc w:val="right"/>
              <w:rPr>
                <w:rFonts w:cs="Times New Roman"/>
                <w:sz w:val="16"/>
                <w:szCs w:val="16"/>
                <w:lang w:val="en-US" w:bidi="th-TH"/>
              </w:rPr>
            </w:pPr>
          </w:p>
        </w:tc>
        <w:tc>
          <w:tcPr>
            <w:tcW w:w="1080" w:type="dxa"/>
            <w:vAlign w:val="bottom"/>
          </w:tcPr>
          <w:p w14:paraId="5F015BCA" w14:textId="77777777" w:rsidR="00481B55" w:rsidRPr="001B32FF" w:rsidRDefault="00481B55" w:rsidP="001B32FF">
            <w:pPr>
              <w:tabs>
                <w:tab w:val="decimal" w:pos="864"/>
              </w:tabs>
              <w:spacing w:line="220" w:lineRule="exact"/>
              <w:ind w:left="-21" w:right="-105"/>
              <w:rPr>
                <w:rFonts w:cs="Times New Roman"/>
                <w:sz w:val="16"/>
                <w:szCs w:val="16"/>
                <w:lang w:val="en-US" w:bidi="th-TH"/>
              </w:rPr>
            </w:pPr>
          </w:p>
        </w:tc>
        <w:tc>
          <w:tcPr>
            <w:tcW w:w="990" w:type="dxa"/>
          </w:tcPr>
          <w:p w14:paraId="522B35A1" w14:textId="77777777" w:rsidR="00481B55" w:rsidRPr="001B32FF" w:rsidRDefault="00481B55">
            <w:pPr>
              <w:tabs>
                <w:tab w:val="decimal" w:pos="780"/>
              </w:tabs>
              <w:spacing w:line="220" w:lineRule="exact"/>
              <w:ind w:right="-100"/>
              <w:rPr>
                <w:rFonts w:cs="Times New Roman"/>
                <w:sz w:val="16"/>
                <w:szCs w:val="16"/>
                <w:lang w:val="en-US" w:bidi="th-TH"/>
              </w:rPr>
            </w:pPr>
          </w:p>
        </w:tc>
        <w:tc>
          <w:tcPr>
            <w:tcW w:w="990" w:type="dxa"/>
          </w:tcPr>
          <w:p w14:paraId="5EB54990" w14:textId="77777777" w:rsidR="00481B55" w:rsidRPr="001B32FF" w:rsidRDefault="00481B55" w:rsidP="001B32FF">
            <w:pPr>
              <w:tabs>
                <w:tab w:val="decimal" w:pos="740"/>
              </w:tabs>
              <w:spacing w:line="220" w:lineRule="exact"/>
              <w:jc w:val="right"/>
              <w:rPr>
                <w:rFonts w:cs="Times New Roman"/>
                <w:sz w:val="16"/>
                <w:szCs w:val="16"/>
                <w:lang w:val="en-US" w:bidi="th-TH"/>
              </w:rPr>
            </w:pPr>
          </w:p>
        </w:tc>
        <w:tc>
          <w:tcPr>
            <w:tcW w:w="990" w:type="dxa"/>
            <w:vAlign w:val="bottom"/>
          </w:tcPr>
          <w:p w14:paraId="6BD3FE9D" w14:textId="77777777" w:rsidR="00481B55" w:rsidRPr="001B32FF" w:rsidRDefault="00481B55" w:rsidP="001B32FF">
            <w:pPr>
              <w:tabs>
                <w:tab w:val="decimal" w:pos="900"/>
              </w:tabs>
              <w:spacing w:line="220" w:lineRule="exact"/>
              <w:ind w:right="-30"/>
              <w:jc w:val="right"/>
              <w:rPr>
                <w:rFonts w:cs="Times New Roman"/>
                <w:sz w:val="16"/>
                <w:szCs w:val="16"/>
                <w:lang w:val="en-US" w:bidi="th-TH"/>
              </w:rPr>
            </w:pPr>
          </w:p>
        </w:tc>
      </w:tr>
      <w:tr w:rsidR="00481B55" w:rsidRPr="0012708E" w14:paraId="0C952293" w14:textId="77777777">
        <w:trPr>
          <w:cantSplit/>
        </w:trPr>
        <w:tc>
          <w:tcPr>
            <w:tcW w:w="2250" w:type="dxa"/>
          </w:tcPr>
          <w:p w14:paraId="0EF08AD8" w14:textId="77777777" w:rsidR="00481B55" w:rsidRPr="0012708E" w:rsidRDefault="00481B55">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tcPr>
          <w:p w14:paraId="3D0B4242" w14:textId="77777777" w:rsidR="00481B55" w:rsidRPr="001B32FF" w:rsidRDefault="00481B55" w:rsidP="001B32FF">
            <w:pPr>
              <w:tabs>
                <w:tab w:val="decimal" w:pos="683"/>
              </w:tabs>
              <w:spacing w:line="220" w:lineRule="exact"/>
              <w:ind w:left="-135" w:right="7"/>
              <w:jc w:val="right"/>
              <w:rPr>
                <w:rFonts w:cs="Times New Roman"/>
                <w:sz w:val="16"/>
                <w:szCs w:val="16"/>
                <w:lang w:val="en-US" w:bidi="th-TH"/>
              </w:rPr>
            </w:pPr>
          </w:p>
        </w:tc>
        <w:tc>
          <w:tcPr>
            <w:tcW w:w="900" w:type="dxa"/>
            <w:vAlign w:val="bottom"/>
          </w:tcPr>
          <w:p w14:paraId="73F9A3E2" w14:textId="77777777" w:rsidR="00481B55" w:rsidRPr="001B32FF" w:rsidRDefault="00481B55" w:rsidP="001B32FF">
            <w:pPr>
              <w:tabs>
                <w:tab w:val="decimal" w:pos="700"/>
              </w:tabs>
              <w:spacing w:line="220" w:lineRule="exact"/>
              <w:ind w:left="-135" w:right="-29"/>
              <w:jc w:val="right"/>
              <w:rPr>
                <w:rFonts w:cs="Times New Roman"/>
                <w:sz w:val="16"/>
                <w:szCs w:val="16"/>
                <w:lang w:val="en-US" w:bidi="th-TH"/>
              </w:rPr>
            </w:pPr>
          </w:p>
        </w:tc>
        <w:tc>
          <w:tcPr>
            <w:tcW w:w="990" w:type="dxa"/>
            <w:vAlign w:val="bottom"/>
          </w:tcPr>
          <w:p w14:paraId="4B1100FF" w14:textId="77777777" w:rsidR="00481B55" w:rsidRPr="001B32FF" w:rsidRDefault="00481B55" w:rsidP="001B32FF">
            <w:pPr>
              <w:tabs>
                <w:tab w:val="decimal" w:pos="770"/>
              </w:tabs>
              <w:spacing w:line="220" w:lineRule="exact"/>
              <w:ind w:left="-135" w:right="-20"/>
              <w:jc w:val="right"/>
              <w:rPr>
                <w:rFonts w:cs="Times New Roman"/>
                <w:sz w:val="16"/>
                <w:szCs w:val="16"/>
                <w:lang w:val="en-US" w:bidi="th-TH"/>
              </w:rPr>
            </w:pPr>
          </w:p>
        </w:tc>
        <w:tc>
          <w:tcPr>
            <w:tcW w:w="1080" w:type="dxa"/>
            <w:vAlign w:val="bottom"/>
          </w:tcPr>
          <w:p w14:paraId="6660260E" w14:textId="77777777" w:rsidR="00481B55" w:rsidRPr="001B32FF" w:rsidRDefault="00481B55" w:rsidP="001B32FF">
            <w:pPr>
              <w:tabs>
                <w:tab w:val="decimal" w:pos="864"/>
              </w:tabs>
              <w:spacing w:line="220" w:lineRule="exact"/>
              <w:ind w:left="-21" w:right="-105"/>
              <w:rPr>
                <w:rFonts w:cs="Times New Roman"/>
                <w:sz w:val="16"/>
                <w:szCs w:val="16"/>
                <w:lang w:val="en-US" w:bidi="th-TH"/>
              </w:rPr>
            </w:pPr>
          </w:p>
        </w:tc>
        <w:tc>
          <w:tcPr>
            <w:tcW w:w="990" w:type="dxa"/>
          </w:tcPr>
          <w:p w14:paraId="11A0C4C0" w14:textId="77777777" w:rsidR="00481B55" w:rsidRPr="001B32FF" w:rsidRDefault="00481B55" w:rsidP="001B32FF">
            <w:pPr>
              <w:tabs>
                <w:tab w:val="decimal" w:pos="780"/>
              </w:tabs>
              <w:spacing w:line="220" w:lineRule="exact"/>
              <w:ind w:right="-100"/>
              <w:rPr>
                <w:rFonts w:cs="Times New Roman"/>
                <w:sz w:val="16"/>
                <w:szCs w:val="16"/>
                <w:lang w:val="en-US" w:bidi="th-TH"/>
              </w:rPr>
            </w:pPr>
          </w:p>
        </w:tc>
        <w:tc>
          <w:tcPr>
            <w:tcW w:w="990" w:type="dxa"/>
          </w:tcPr>
          <w:p w14:paraId="5FA8AF2C" w14:textId="77777777" w:rsidR="00481B55" w:rsidRPr="001B32FF" w:rsidRDefault="00481B55" w:rsidP="001B32FF">
            <w:pPr>
              <w:tabs>
                <w:tab w:val="decimal" w:pos="740"/>
              </w:tabs>
              <w:spacing w:line="220" w:lineRule="exact"/>
              <w:jc w:val="right"/>
              <w:rPr>
                <w:rFonts w:cs="Times New Roman"/>
                <w:sz w:val="16"/>
                <w:szCs w:val="16"/>
                <w:lang w:val="en-US" w:bidi="th-TH"/>
              </w:rPr>
            </w:pPr>
          </w:p>
        </w:tc>
        <w:tc>
          <w:tcPr>
            <w:tcW w:w="990" w:type="dxa"/>
            <w:vAlign w:val="bottom"/>
          </w:tcPr>
          <w:p w14:paraId="65551861" w14:textId="77777777" w:rsidR="00481B55" w:rsidRPr="001B32FF" w:rsidRDefault="00481B55">
            <w:pPr>
              <w:tabs>
                <w:tab w:val="decimal" w:pos="900"/>
              </w:tabs>
              <w:spacing w:line="220" w:lineRule="exact"/>
              <w:ind w:right="-30"/>
              <w:jc w:val="right"/>
              <w:rPr>
                <w:rFonts w:cs="Times New Roman"/>
                <w:sz w:val="16"/>
                <w:szCs w:val="16"/>
                <w:lang w:val="en-US" w:bidi="th-TH"/>
              </w:rPr>
            </w:pPr>
          </w:p>
        </w:tc>
      </w:tr>
      <w:tr w:rsidR="00481B55" w:rsidRPr="0012708E" w14:paraId="49B84D0F" w14:textId="77777777">
        <w:trPr>
          <w:cantSplit/>
        </w:trPr>
        <w:tc>
          <w:tcPr>
            <w:tcW w:w="2250" w:type="dxa"/>
          </w:tcPr>
          <w:p w14:paraId="505C1301" w14:textId="77777777" w:rsidR="00481B55" w:rsidRPr="0012708E" w:rsidRDefault="00481B55">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tcPr>
          <w:p w14:paraId="7751F0A4" w14:textId="77777777" w:rsidR="00481B55" w:rsidRPr="001B32FF" w:rsidRDefault="00481B55" w:rsidP="001B32FF">
            <w:pPr>
              <w:tabs>
                <w:tab w:val="decimal" w:pos="683"/>
              </w:tabs>
              <w:spacing w:line="220" w:lineRule="exact"/>
              <w:ind w:left="-135" w:right="7"/>
              <w:jc w:val="right"/>
              <w:rPr>
                <w:rFonts w:cs="Times New Roman"/>
                <w:sz w:val="16"/>
                <w:szCs w:val="16"/>
                <w:lang w:val="en-US" w:bidi="th-TH"/>
              </w:rPr>
            </w:pPr>
            <w:r w:rsidRPr="001B32FF">
              <w:rPr>
                <w:rFonts w:cs="Times New Roman"/>
                <w:sz w:val="16"/>
                <w:szCs w:val="16"/>
                <w:cs/>
                <w:lang w:val="en-US" w:bidi="th-TH"/>
              </w:rPr>
              <w:t>37</w:t>
            </w:r>
            <w:r w:rsidRPr="001B32FF">
              <w:rPr>
                <w:rFonts w:cs="Times New Roman"/>
                <w:sz w:val="16"/>
                <w:szCs w:val="16"/>
                <w:lang w:val="en-US" w:bidi="th-TH"/>
              </w:rPr>
              <w:t>,</w:t>
            </w:r>
            <w:r w:rsidRPr="001B32FF">
              <w:rPr>
                <w:rFonts w:cs="Times New Roman"/>
                <w:sz w:val="16"/>
                <w:szCs w:val="16"/>
                <w:cs/>
                <w:lang w:val="en-US" w:bidi="th-TH"/>
              </w:rPr>
              <w:t>740</w:t>
            </w:r>
            <w:r w:rsidRPr="001B32FF">
              <w:rPr>
                <w:rFonts w:cs="Times New Roman"/>
                <w:sz w:val="16"/>
                <w:szCs w:val="16"/>
                <w:lang w:val="en-US" w:bidi="th-TH"/>
              </w:rPr>
              <w:t>,</w:t>
            </w:r>
            <w:r w:rsidRPr="001B32FF">
              <w:rPr>
                <w:rFonts w:cs="Times New Roman"/>
                <w:sz w:val="16"/>
                <w:szCs w:val="16"/>
                <w:cs/>
                <w:lang w:val="en-US" w:bidi="th-TH"/>
              </w:rPr>
              <w:t>286</w:t>
            </w:r>
          </w:p>
        </w:tc>
        <w:tc>
          <w:tcPr>
            <w:tcW w:w="900" w:type="dxa"/>
          </w:tcPr>
          <w:p w14:paraId="1D89B745" w14:textId="77777777" w:rsidR="00481B55" w:rsidRPr="001B32FF" w:rsidRDefault="00481B55" w:rsidP="001B32FF">
            <w:pPr>
              <w:tabs>
                <w:tab w:val="decimal" w:pos="700"/>
              </w:tabs>
              <w:spacing w:line="220" w:lineRule="exact"/>
              <w:ind w:left="-135" w:right="-29"/>
              <w:jc w:val="right"/>
              <w:rPr>
                <w:rFonts w:cs="Times New Roman"/>
                <w:sz w:val="16"/>
                <w:szCs w:val="16"/>
                <w:lang w:val="en-US" w:bidi="th-TH"/>
              </w:rPr>
            </w:pPr>
            <w:r w:rsidRPr="001B32FF">
              <w:rPr>
                <w:rFonts w:cs="Times New Roman"/>
                <w:sz w:val="16"/>
                <w:szCs w:val="16"/>
                <w:lang w:val="en-US" w:bidi="th-TH"/>
              </w:rPr>
              <w:t>21,455,735</w:t>
            </w:r>
          </w:p>
        </w:tc>
        <w:tc>
          <w:tcPr>
            <w:tcW w:w="990" w:type="dxa"/>
          </w:tcPr>
          <w:p w14:paraId="474896ED" w14:textId="77777777" w:rsidR="00481B55" w:rsidRPr="001B32FF" w:rsidRDefault="00481B55">
            <w:pPr>
              <w:tabs>
                <w:tab w:val="decimal" w:pos="770"/>
              </w:tabs>
              <w:spacing w:line="220" w:lineRule="exact"/>
              <w:ind w:left="-135" w:right="-20"/>
              <w:jc w:val="right"/>
              <w:rPr>
                <w:rFonts w:cs="Times New Roman"/>
                <w:sz w:val="16"/>
                <w:szCs w:val="16"/>
                <w:lang w:val="en-US" w:bidi="th-TH"/>
              </w:rPr>
            </w:pPr>
            <w:r w:rsidRPr="001B32FF">
              <w:rPr>
                <w:rFonts w:cs="Times New Roman"/>
                <w:sz w:val="16"/>
                <w:szCs w:val="16"/>
                <w:lang w:val="en-US" w:bidi="th-TH"/>
              </w:rPr>
              <w:t>69,321,688</w:t>
            </w:r>
          </w:p>
        </w:tc>
        <w:tc>
          <w:tcPr>
            <w:tcW w:w="1080" w:type="dxa"/>
          </w:tcPr>
          <w:p w14:paraId="46D2D92A" w14:textId="77777777" w:rsidR="00481B55" w:rsidRPr="001B32FF" w:rsidRDefault="00481B55">
            <w:pPr>
              <w:tabs>
                <w:tab w:val="decimal" w:pos="864"/>
              </w:tabs>
              <w:spacing w:line="220" w:lineRule="exact"/>
              <w:ind w:left="-21" w:right="-105"/>
              <w:rPr>
                <w:rFonts w:cs="Times New Roman"/>
                <w:sz w:val="16"/>
                <w:szCs w:val="16"/>
                <w:lang w:val="en-US" w:bidi="th-TH"/>
              </w:rPr>
            </w:pPr>
            <w:r w:rsidRPr="001B32FF">
              <w:rPr>
                <w:rFonts w:cs="Times New Roman"/>
                <w:sz w:val="16"/>
                <w:szCs w:val="16"/>
                <w:lang w:val="en-US" w:bidi="th-TH"/>
              </w:rPr>
              <w:t>3,976,550</w:t>
            </w:r>
          </w:p>
        </w:tc>
        <w:tc>
          <w:tcPr>
            <w:tcW w:w="990" w:type="dxa"/>
          </w:tcPr>
          <w:p w14:paraId="21E1FCA6" w14:textId="77777777" w:rsidR="00481B55" w:rsidRPr="001B32FF" w:rsidRDefault="00481B55">
            <w:pPr>
              <w:tabs>
                <w:tab w:val="decimal" w:pos="780"/>
              </w:tabs>
              <w:spacing w:line="220" w:lineRule="exact"/>
              <w:ind w:right="-100"/>
              <w:rPr>
                <w:rFonts w:cs="Times New Roman"/>
                <w:sz w:val="16"/>
                <w:szCs w:val="16"/>
                <w:lang w:val="en-US" w:bidi="th-TH"/>
              </w:rPr>
            </w:pPr>
            <w:r w:rsidRPr="001B32FF">
              <w:rPr>
                <w:rFonts w:cs="Times New Roman" w:hint="cs"/>
                <w:sz w:val="16"/>
                <w:szCs w:val="16"/>
                <w:cs/>
                <w:lang w:val="en-US" w:bidi="th-TH"/>
              </w:rPr>
              <w:t>-</w:t>
            </w:r>
          </w:p>
        </w:tc>
        <w:tc>
          <w:tcPr>
            <w:tcW w:w="990" w:type="dxa"/>
          </w:tcPr>
          <w:p w14:paraId="75A61E5B" w14:textId="77777777" w:rsidR="00481B55" w:rsidRPr="001B32FF" w:rsidRDefault="00481B55">
            <w:pPr>
              <w:tabs>
                <w:tab w:val="decimal" w:pos="740"/>
              </w:tabs>
              <w:spacing w:line="220" w:lineRule="exact"/>
              <w:jc w:val="right"/>
              <w:rPr>
                <w:rFonts w:cs="Times New Roman"/>
                <w:sz w:val="16"/>
                <w:szCs w:val="16"/>
                <w:lang w:val="en-US" w:bidi="th-TH"/>
              </w:rPr>
            </w:pPr>
            <w:r w:rsidRPr="001B32FF">
              <w:rPr>
                <w:rFonts w:cs="Times New Roman"/>
                <w:sz w:val="16"/>
                <w:szCs w:val="16"/>
                <w:lang w:val="en-US" w:bidi="th-TH"/>
              </w:rPr>
              <w:t>105,230</w:t>
            </w:r>
          </w:p>
        </w:tc>
        <w:tc>
          <w:tcPr>
            <w:tcW w:w="990" w:type="dxa"/>
          </w:tcPr>
          <w:p w14:paraId="00E76FCA" w14:textId="77777777" w:rsidR="00481B55" w:rsidRPr="001B32FF" w:rsidRDefault="00481B55">
            <w:pPr>
              <w:tabs>
                <w:tab w:val="decimal" w:pos="900"/>
              </w:tabs>
              <w:spacing w:line="220" w:lineRule="exact"/>
              <w:ind w:right="-30"/>
              <w:jc w:val="right"/>
              <w:rPr>
                <w:rFonts w:cs="Times New Roman"/>
                <w:sz w:val="16"/>
                <w:szCs w:val="16"/>
                <w:lang w:val="en-US" w:bidi="th-TH"/>
              </w:rPr>
            </w:pPr>
            <w:r w:rsidRPr="001B32FF">
              <w:rPr>
                <w:rFonts w:cs="Times New Roman"/>
                <w:sz w:val="16"/>
                <w:szCs w:val="16"/>
                <w:lang w:val="en-US" w:bidi="th-TH"/>
              </w:rPr>
              <w:t>132,599,489</w:t>
            </w:r>
          </w:p>
        </w:tc>
      </w:tr>
      <w:tr w:rsidR="00481B55" w:rsidRPr="0012708E" w14:paraId="57B7FFCF" w14:textId="77777777">
        <w:trPr>
          <w:cantSplit/>
        </w:trPr>
        <w:tc>
          <w:tcPr>
            <w:tcW w:w="2250" w:type="dxa"/>
          </w:tcPr>
          <w:p w14:paraId="3E710687" w14:textId="77777777" w:rsidR="00481B55" w:rsidRPr="0012708E" w:rsidRDefault="00481B55">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vAlign w:val="bottom"/>
          </w:tcPr>
          <w:p w14:paraId="11143253" w14:textId="77777777" w:rsidR="00481B55" w:rsidRPr="001B32FF" w:rsidRDefault="00481B55" w:rsidP="001B32FF">
            <w:pPr>
              <w:tabs>
                <w:tab w:val="decimal" w:pos="700"/>
              </w:tabs>
              <w:spacing w:line="220" w:lineRule="exact"/>
              <w:ind w:left="-135" w:right="7"/>
              <w:jc w:val="right"/>
              <w:rPr>
                <w:rFonts w:cs="Times New Roman"/>
                <w:sz w:val="16"/>
                <w:szCs w:val="16"/>
                <w:lang w:val="en-US" w:bidi="th-TH"/>
              </w:rPr>
            </w:pPr>
            <w:r w:rsidRPr="001B32FF">
              <w:rPr>
                <w:rFonts w:cs="Times New Roman"/>
                <w:sz w:val="16"/>
                <w:szCs w:val="16"/>
                <w:lang w:val="en-US" w:bidi="th-TH"/>
              </w:rPr>
              <w:t>425,411</w:t>
            </w:r>
          </w:p>
        </w:tc>
        <w:tc>
          <w:tcPr>
            <w:tcW w:w="900" w:type="dxa"/>
            <w:vAlign w:val="bottom"/>
          </w:tcPr>
          <w:p w14:paraId="4EDB665B" w14:textId="77777777" w:rsidR="00481B55" w:rsidRPr="001B32FF" w:rsidRDefault="00481B55" w:rsidP="001B32FF">
            <w:pPr>
              <w:tabs>
                <w:tab w:val="decimal" w:pos="700"/>
              </w:tabs>
              <w:spacing w:line="220" w:lineRule="exact"/>
              <w:ind w:left="-135" w:right="-29"/>
              <w:jc w:val="right"/>
              <w:rPr>
                <w:rFonts w:cs="Times New Roman"/>
                <w:sz w:val="16"/>
                <w:szCs w:val="16"/>
                <w:lang w:val="en-US" w:bidi="th-TH"/>
              </w:rPr>
            </w:pPr>
            <w:r w:rsidRPr="001B32FF">
              <w:rPr>
                <w:rFonts w:cs="Times New Roman"/>
                <w:sz w:val="16"/>
                <w:szCs w:val="16"/>
                <w:lang w:val="en-US" w:bidi="th-TH"/>
              </w:rPr>
              <w:t>23,662</w:t>
            </w:r>
          </w:p>
        </w:tc>
        <w:tc>
          <w:tcPr>
            <w:tcW w:w="990" w:type="dxa"/>
            <w:vAlign w:val="bottom"/>
          </w:tcPr>
          <w:p w14:paraId="51F2807B" w14:textId="77777777" w:rsidR="00481B55" w:rsidRPr="001B32FF" w:rsidRDefault="00481B55" w:rsidP="001B32FF">
            <w:pPr>
              <w:tabs>
                <w:tab w:val="decimal" w:pos="770"/>
              </w:tabs>
              <w:spacing w:line="220" w:lineRule="exact"/>
              <w:ind w:left="-135" w:right="-20"/>
              <w:jc w:val="right"/>
              <w:rPr>
                <w:rFonts w:cs="Times New Roman"/>
                <w:sz w:val="16"/>
                <w:szCs w:val="16"/>
                <w:lang w:val="en-US" w:bidi="th-TH"/>
              </w:rPr>
            </w:pPr>
            <w:r w:rsidRPr="001B32FF">
              <w:rPr>
                <w:rFonts w:cs="Times New Roman"/>
                <w:sz w:val="16"/>
                <w:szCs w:val="16"/>
                <w:lang w:val="en-US" w:bidi="th-TH"/>
              </w:rPr>
              <w:t>3,552,909</w:t>
            </w:r>
          </w:p>
        </w:tc>
        <w:tc>
          <w:tcPr>
            <w:tcW w:w="1080" w:type="dxa"/>
            <w:vAlign w:val="bottom"/>
          </w:tcPr>
          <w:p w14:paraId="5F37DD34" w14:textId="77777777" w:rsidR="00481B55" w:rsidRPr="001B32FF" w:rsidRDefault="00481B55">
            <w:pPr>
              <w:tabs>
                <w:tab w:val="decimal" w:pos="864"/>
              </w:tabs>
              <w:spacing w:line="220" w:lineRule="exact"/>
              <w:ind w:left="-21" w:right="-105"/>
              <w:rPr>
                <w:rFonts w:cs="Times New Roman"/>
                <w:sz w:val="16"/>
                <w:szCs w:val="16"/>
                <w:lang w:val="en-US" w:bidi="th-TH"/>
              </w:rPr>
            </w:pPr>
            <w:r w:rsidRPr="001B32FF">
              <w:rPr>
                <w:rFonts w:cs="Times New Roman"/>
                <w:sz w:val="16"/>
                <w:szCs w:val="16"/>
                <w:cs/>
                <w:lang w:val="en-US" w:bidi="th-TH"/>
              </w:rPr>
              <w:t>16</w:t>
            </w:r>
            <w:r w:rsidRPr="001B32FF">
              <w:rPr>
                <w:rFonts w:cs="Times New Roman"/>
                <w:sz w:val="16"/>
                <w:szCs w:val="16"/>
                <w:lang w:val="en-US" w:bidi="th-TH"/>
              </w:rPr>
              <w:t>,</w:t>
            </w:r>
            <w:r w:rsidRPr="001B32FF">
              <w:rPr>
                <w:rFonts w:cs="Times New Roman"/>
                <w:sz w:val="16"/>
                <w:szCs w:val="16"/>
                <w:cs/>
                <w:lang w:val="en-US" w:bidi="th-TH"/>
              </w:rPr>
              <w:t>248</w:t>
            </w:r>
            <w:r w:rsidRPr="001B32FF">
              <w:rPr>
                <w:rFonts w:cs="Times New Roman"/>
                <w:sz w:val="16"/>
                <w:szCs w:val="16"/>
                <w:lang w:val="en-US" w:bidi="th-TH"/>
              </w:rPr>
              <w:t>,</w:t>
            </w:r>
            <w:r w:rsidRPr="001B32FF">
              <w:rPr>
                <w:rFonts w:cs="Times New Roman"/>
                <w:sz w:val="16"/>
                <w:szCs w:val="16"/>
                <w:cs/>
                <w:lang w:val="en-US" w:bidi="th-TH"/>
              </w:rPr>
              <w:t>229</w:t>
            </w:r>
          </w:p>
        </w:tc>
        <w:tc>
          <w:tcPr>
            <w:tcW w:w="990" w:type="dxa"/>
            <w:vAlign w:val="bottom"/>
          </w:tcPr>
          <w:p w14:paraId="7D2DEAA7" w14:textId="77777777" w:rsidR="00481B55" w:rsidRPr="001B32FF" w:rsidRDefault="00481B55">
            <w:pPr>
              <w:tabs>
                <w:tab w:val="decimal" w:pos="780"/>
              </w:tabs>
              <w:spacing w:line="220" w:lineRule="exact"/>
              <w:ind w:right="-100"/>
              <w:rPr>
                <w:rFonts w:cs="Times New Roman"/>
                <w:sz w:val="16"/>
                <w:szCs w:val="16"/>
                <w:lang w:val="en-US" w:bidi="th-TH"/>
              </w:rPr>
            </w:pPr>
            <w:r w:rsidRPr="001B32FF">
              <w:rPr>
                <w:rFonts w:cs="Times New Roman" w:hint="cs"/>
                <w:sz w:val="16"/>
                <w:szCs w:val="16"/>
                <w:cs/>
                <w:lang w:val="en-US" w:bidi="th-TH"/>
              </w:rPr>
              <w:t>-</w:t>
            </w:r>
          </w:p>
        </w:tc>
        <w:tc>
          <w:tcPr>
            <w:tcW w:w="990" w:type="dxa"/>
            <w:vAlign w:val="bottom"/>
          </w:tcPr>
          <w:p w14:paraId="659015E8" w14:textId="77777777" w:rsidR="00481B55" w:rsidRPr="001B32FF" w:rsidRDefault="00481B55">
            <w:pPr>
              <w:tabs>
                <w:tab w:val="decimal" w:pos="740"/>
              </w:tabs>
              <w:spacing w:line="220" w:lineRule="exact"/>
              <w:jc w:val="right"/>
              <w:rPr>
                <w:rFonts w:cs="Times New Roman"/>
                <w:sz w:val="16"/>
                <w:szCs w:val="16"/>
                <w:lang w:val="en-US" w:bidi="th-TH"/>
              </w:rPr>
            </w:pPr>
            <w:r w:rsidRPr="001B32FF">
              <w:rPr>
                <w:rFonts w:cs="Times New Roman"/>
                <w:sz w:val="16"/>
                <w:szCs w:val="16"/>
                <w:lang w:val="en-US" w:bidi="th-TH"/>
              </w:rPr>
              <w:t>7,531</w:t>
            </w:r>
          </w:p>
        </w:tc>
        <w:tc>
          <w:tcPr>
            <w:tcW w:w="990" w:type="dxa"/>
            <w:vAlign w:val="bottom"/>
          </w:tcPr>
          <w:p w14:paraId="63A54E41" w14:textId="77777777" w:rsidR="00481B55" w:rsidRPr="001B32FF" w:rsidRDefault="00481B55">
            <w:pPr>
              <w:tabs>
                <w:tab w:val="decimal" w:pos="900"/>
              </w:tabs>
              <w:spacing w:line="220" w:lineRule="exact"/>
              <w:ind w:right="-30"/>
              <w:jc w:val="right"/>
              <w:rPr>
                <w:rFonts w:cs="Times New Roman"/>
                <w:sz w:val="16"/>
                <w:szCs w:val="16"/>
                <w:lang w:val="en-US" w:bidi="th-TH"/>
              </w:rPr>
            </w:pPr>
            <w:r w:rsidRPr="001B32FF">
              <w:rPr>
                <w:rFonts w:cs="Times New Roman"/>
                <w:sz w:val="16"/>
                <w:szCs w:val="16"/>
                <w:lang w:val="en-US" w:bidi="th-TH"/>
              </w:rPr>
              <w:t>20,257,742</w:t>
            </w:r>
          </w:p>
        </w:tc>
      </w:tr>
      <w:tr w:rsidR="00481B55" w:rsidRPr="0012708E" w14:paraId="70A719C5" w14:textId="77777777">
        <w:trPr>
          <w:cantSplit/>
        </w:trPr>
        <w:tc>
          <w:tcPr>
            <w:tcW w:w="2250" w:type="dxa"/>
          </w:tcPr>
          <w:p w14:paraId="48DD8D21" w14:textId="77777777" w:rsidR="00481B55" w:rsidRPr="0012708E" w:rsidRDefault="00481B55">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tcPr>
          <w:p w14:paraId="767BF829" w14:textId="77777777" w:rsidR="00481B55" w:rsidRPr="001B32FF" w:rsidRDefault="00481B55">
            <w:pPr>
              <w:tabs>
                <w:tab w:val="decimal" w:pos="683"/>
              </w:tabs>
              <w:spacing w:line="220" w:lineRule="exact"/>
              <w:ind w:left="-135" w:right="7"/>
              <w:jc w:val="right"/>
              <w:rPr>
                <w:rFonts w:cs="Times New Roman"/>
                <w:sz w:val="16"/>
                <w:szCs w:val="16"/>
                <w:lang w:val="en-US" w:bidi="th-TH"/>
              </w:rPr>
            </w:pPr>
            <w:r w:rsidRPr="001B32FF">
              <w:rPr>
                <w:rFonts w:cs="Times New Roman"/>
                <w:sz w:val="16"/>
                <w:szCs w:val="16"/>
                <w:lang w:val="en-US" w:bidi="th-TH"/>
              </w:rPr>
              <w:t>-</w:t>
            </w:r>
          </w:p>
        </w:tc>
        <w:tc>
          <w:tcPr>
            <w:tcW w:w="900" w:type="dxa"/>
          </w:tcPr>
          <w:p w14:paraId="0CEC408C" w14:textId="77777777" w:rsidR="00481B55" w:rsidRPr="001B32FF" w:rsidRDefault="00481B55" w:rsidP="001B32FF">
            <w:pPr>
              <w:tabs>
                <w:tab w:val="decimal" w:pos="700"/>
              </w:tabs>
              <w:spacing w:line="220" w:lineRule="exact"/>
              <w:ind w:left="-135" w:right="-29"/>
              <w:jc w:val="right"/>
              <w:rPr>
                <w:rFonts w:cs="Times New Roman"/>
                <w:sz w:val="16"/>
                <w:szCs w:val="16"/>
                <w:lang w:val="en-US" w:bidi="th-TH"/>
              </w:rPr>
            </w:pPr>
            <w:r w:rsidRPr="001B32FF">
              <w:rPr>
                <w:rFonts w:cs="Times New Roman"/>
                <w:sz w:val="16"/>
                <w:szCs w:val="16"/>
                <w:lang w:val="en-US" w:bidi="th-TH"/>
              </w:rPr>
              <w:t>-</w:t>
            </w:r>
          </w:p>
        </w:tc>
        <w:tc>
          <w:tcPr>
            <w:tcW w:w="990" w:type="dxa"/>
          </w:tcPr>
          <w:p w14:paraId="5E74F3E1" w14:textId="77777777" w:rsidR="00481B55" w:rsidRPr="001B32FF" w:rsidRDefault="00481B55">
            <w:pPr>
              <w:tabs>
                <w:tab w:val="decimal" w:pos="770"/>
              </w:tabs>
              <w:spacing w:line="220" w:lineRule="exact"/>
              <w:ind w:left="-135" w:right="-20"/>
              <w:jc w:val="right"/>
              <w:rPr>
                <w:rFonts w:cs="Times New Roman"/>
                <w:sz w:val="16"/>
                <w:szCs w:val="16"/>
                <w:lang w:val="en-US" w:bidi="th-TH"/>
              </w:rPr>
            </w:pPr>
            <w:r w:rsidRPr="001B32FF">
              <w:rPr>
                <w:rFonts w:cs="Times New Roman"/>
                <w:sz w:val="16"/>
                <w:szCs w:val="16"/>
                <w:lang w:val="en-US" w:bidi="th-TH"/>
              </w:rPr>
              <w:t>-</w:t>
            </w:r>
          </w:p>
        </w:tc>
        <w:tc>
          <w:tcPr>
            <w:tcW w:w="1080" w:type="dxa"/>
          </w:tcPr>
          <w:p w14:paraId="47BCE158" w14:textId="77777777" w:rsidR="00481B55" w:rsidRPr="001B32FF" w:rsidRDefault="00481B55">
            <w:pPr>
              <w:tabs>
                <w:tab w:val="decimal" w:pos="864"/>
              </w:tabs>
              <w:spacing w:line="220" w:lineRule="exact"/>
              <w:ind w:left="-21" w:right="-105"/>
              <w:rPr>
                <w:rFonts w:cs="Times New Roman"/>
                <w:sz w:val="16"/>
                <w:szCs w:val="16"/>
                <w:lang w:val="en-US" w:bidi="th-TH"/>
              </w:rPr>
            </w:pPr>
            <w:r w:rsidRPr="001B32FF">
              <w:rPr>
                <w:rFonts w:cs="Times New Roman"/>
                <w:sz w:val="16"/>
                <w:szCs w:val="16"/>
                <w:lang w:val="en-US" w:bidi="th-TH"/>
              </w:rPr>
              <w:t>-</w:t>
            </w:r>
          </w:p>
        </w:tc>
        <w:tc>
          <w:tcPr>
            <w:tcW w:w="990" w:type="dxa"/>
          </w:tcPr>
          <w:p w14:paraId="341DC84F" w14:textId="77777777" w:rsidR="00481B55" w:rsidRPr="001B32FF" w:rsidRDefault="00481B55">
            <w:pPr>
              <w:tabs>
                <w:tab w:val="decimal" w:pos="780"/>
              </w:tabs>
              <w:spacing w:line="220" w:lineRule="exact"/>
              <w:ind w:right="-100"/>
              <w:rPr>
                <w:rFonts w:cs="Times New Roman"/>
                <w:sz w:val="16"/>
                <w:szCs w:val="16"/>
                <w:lang w:val="en-US" w:bidi="th-TH"/>
              </w:rPr>
            </w:pPr>
            <w:r w:rsidRPr="001B32FF">
              <w:rPr>
                <w:rFonts w:cs="Times New Roman"/>
                <w:sz w:val="16"/>
                <w:szCs w:val="16"/>
                <w:lang w:val="en-US" w:bidi="th-TH"/>
              </w:rPr>
              <w:t>-</w:t>
            </w:r>
          </w:p>
        </w:tc>
        <w:tc>
          <w:tcPr>
            <w:tcW w:w="990" w:type="dxa"/>
            <w:vAlign w:val="bottom"/>
          </w:tcPr>
          <w:p w14:paraId="759A4248" w14:textId="77777777" w:rsidR="00481B55" w:rsidRPr="001B32FF" w:rsidRDefault="00481B55">
            <w:pPr>
              <w:tabs>
                <w:tab w:val="decimal" w:pos="740"/>
              </w:tabs>
              <w:spacing w:line="220" w:lineRule="exact"/>
              <w:jc w:val="right"/>
              <w:rPr>
                <w:rFonts w:cs="Times New Roman"/>
                <w:sz w:val="16"/>
                <w:szCs w:val="16"/>
                <w:lang w:val="en-US" w:bidi="th-TH"/>
              </w:rPr>
            </w:pPr>
            <w:r w:rsidRPr="001B32FF">
              <w:rPr>
                <w:rFonts w:cs="Times New Roman"/>
                <w:sz w:val="16"/>
                <w:szCs w:val="16"/>
                <w:lang w:val="en-US" w:bidi="th-TH"/>
              </w:rPr>
              <w:t>45,092</w:t>
            </w:r>
          </w:p>
        </w:tc>
        <w:tc>
          <w:tcPr>
            <w:tcW w:w="990" w:type="dxa"/>
            <w:vAlign w:val="bottom"/>
          </w:tcPr>
          <w:p w14:paraId="39EDBE37" w14:textId="77777777" w:rsidR="00481B55" w:rsidRPr="001B32FF" w:rsidRDefault="00481B55">
            <w:pPr>
              <w:tabs>
                <w:tab w:val="decimal" w:pos="900"/>
              </w:tabs>
              <w:spacing w:line="220" w:lineRule="exact"/>
              <w:ind w:right="-30"/>
              <w:jc w:val="right"/>
              <w:rPr>
                <w:rFonts w:cs="Times New Roman"/>
                <w:sz w:val="16"/>
                <w:szCs w:val="16"/>
                <w:lang w:val="en-US" w:bidi="th-TH"/>
              </w:rPr>
            </w:pPr>
            <w:r w:rsidRPr="001B32FF">
              <w:rPr>
                <w:rFonts w:cs="Times New Roman"/>
                <w:sz w:val="16"/>
                <w:szCs w:val="16"/>
                <w:lang w:val="en-US" w:bidi="th-TH"/>
              </w:rPr>
              <w:t>45,092</w:t>
            </w:r>
          </w:p>
        </w:tc>
      </w:tr>
      <w:tr w:rsidR="00481B55" w:rsidRPr="0012708E" w14:paraId="4095728B" w14:textId="77777777">
        <w:trPr>
          <w:cantSplit/>
        </w:trPr>
        <w:tc>
          <w:tcPr>
            <w:tcW w:w="2250" w:type="dxa"/>
          </w:tcPr>
          <w:p w14:paraId="559499F2" w14:textId="77777777" w:rsidR="00481B55" w:rsidRPr="0012708E" w:rsidRDefault="00481B55">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tcPr>
          <w:p w14:paraId="40E2AAA9" w14:textId="77777777" w:rsidR="00481B55" w:rsidRPr="001B32FF" w:rsidRDefault="00481B55" w:rsidP="001B32FF">
            <w:pPr>
              <w:tabs>
                <w:tab w:val="decimal" w:pos="683"/>
              </w:tabs>
              <w:spacing w:line="220" w:lineRule="exact"/>
              <w:ind w:left="-135" w:right="7"/>
              <w:jc w:val="right"/>
              <w:rPr>
                <w:rFonts w:cs="Times New Roman"/>
                <w:sz w:val="16"/>
                <w:szCs w:val="16"/>
                <w:lang w:val="en-US" w:bidi="th-TH"/>
              </w:rPr>
            </w:pPr>
            <w:r w:rsidRPr="001B32FF">
              <w:rPr>
                <w:rFonts w:cs="Times New Roman"/>
                <w:sz w:val="16"/>
                <w:szCs w:val="16"/>
                <w:lang w:val="en-US" w:bidi="th-TH"/>
              </w:rPr>
              <w:t>-</w:t>
            </w:r>
          </w:p>
        </w:tc>
        <w:tc>
          <w:tcPr>
            <w:tcW w:w="900" w:type="dxa"/>
          </w:tcPr>
          <w:p w14:paraId="52B9F5C0" w14:textId="77777777" w:rsidR="00481B55" w:rsidRPr="001B32FF" w:rsidRDefault="00481B55" w:rsidP="001B32FF">
            <w:pPr>
              <w:tabs>
                <w:tab w:val="decimal" w:pos="700"/>
              </w:tabs>
              <w:spacing w:line="220" w:lineRule="exact"/>
              <w:ind w:left="-135" w:right="-29"/>
              <w:jc w:val="right"/>
              <w:rPr>
                <w:rFonts w:cs="Times New Roman"/>
                <w:sz w:val="16"/>
                <w:szCs w:val="16"/>
                <w:lang w:val="en-US" w:bidi="th-TH"/>
              </w:rPr>
            </w:pPr>
            <w:r w:rsidRPr="001B32FF">
              <w:rPr>
                <w:rFonts w:cs="Times New Roman"/>
                <w:sz w:val="16"/>
                <w:szCs w:val="16"/>
                <w:lang w:val="en-US" w:bidi="th-TH"/>
              </w:rPr>
              <w:t>-</w:t>
            </w:r>
          </w:p>
        </w:tc>
        <w:tc>
          <w:tcPr>
            <w:tcW w:w="990" w:type="dxa"/>
          </w:tcPr>
          <w:p w14:paraId="4315B738" w14:textId="77777777" w:rsidR="00481B55" w:rsidRPr="001B32FF" w:rsidRDefault="00481B55" w:rsidP="001B32FF">
            <w:pPr>
              <w:tabs>
                <w:tab w:val="decimal" w:pos="770"/>
              </w:tabs>
              <w:spacing w:line="220" w:lineRule="exact"/>
              <w:ind w:left="-135" w:right="-20"/>
              <w:jc w:val="right"/>
              <w:rPr>
                <w:rFonts w:cs="Times New Roman"/>
                <w:sz w:val="16"/>
                <w:szCs w:val="16"/>
                <w:lang w:val="en-US" w:bidi="th-TH"/>
              </w:rPr>
            </w:pPr>
            <w:r w:rsidRPr="001B32FF">
              <w:rPr>
                <w:rFonts w:cs="Times New Roman"/>
                <w:sz w:val="16"/>
                <w:szCs w:val="16"/>
                <w:lang w:val="en-US" w:bidi="th-TH"/>
              </w:rPr>
              <w:t>-</w:t>
            </w:r>
          </w:p>
        </w:tc>
        <w:tc>
          <w:tcPr>
            <w:tcW w:w="1080" w:type="dxa"/>
          </w:tcPr>
          <w:p w14:paraId="3322AB79" w14:textId="77777777" w:rsidR="00481B55" w:rsidRPr="001B32FF" w:rsidRDefault="00481B55">
            <w:pPr>
              <w:tabs>
                <w:tab w:val="decimal" w:pos="864"/>
              </w:tabs>
              <w:spacing w:line="220" w:lineRule="exact"/>
              <w:ind w:left="-21" w:right="-105"/>
              <w:rPr>
                <w:rFonts w:cs="Times New Roman"/>
                <w:sz w:val="16"/>
                <w:szCs w:val="16"/>
                <w:lang w:val="en-US" w:bidi="th-TH"/>
              </w:rPr>
            </w:pPr>
            <w:r w:rsidRPr="001B32FF">
              <w:rPr>
                <w:rFonts w:cs="Times New Roman"/>
                <w:sz w:val="16"/>
                <w:szCs w:val="16"/>
                <w:lang w:val="en-US" w:bidi="th-TH"/>
              </w:rPr>
              <w:t>-</w:t>
            </w:r>
          </w:p>
        </w:tc>
        <w:tc>
          <w:tcPr>
            <w:tcW w:w="990" w:type="dxa"/>
            <w:vAlign w:val="bottom"/>
          </w:tcPr>
          <w:p w14:paraId="54190969" w14:textId="77777777" w:rsidR="00481B55" w:rsidRPr="001B32FF" w:rsidRDefault="00481B55">
            <w:pPr>
              <w:tabs>
                <w:tab w:val="decimal" w:pos="780"/>
              </w:tabs>
              <w:spacing w:line="220" w:lineRule="exact"/>
              <w:ind w:right="-100"/>
              <w:rPr>
                <w:rFonts w:cs="Times New Roman"/>
                <w:sz w:val="16"/>
                <w:szCs w:val="16"/>
                <w:lang w:val="en-US" w:bidi="th-TH"/>
              </w:rPr>
            </w:pPr>
            <w:r w:rsidRPr="001B32FF">
              <w:rPr>
                <w:rFonts w:cs="Times New Roman"/>
                <w:sz w:val="16"/>
                <w:szCs w:val="16"/>
                <w:lang w:val="en-US" w:bidi="th-TH"/>
              </w:rPr>
              <w:t>2,635,669</w:t>
            </w:r>
          </w:p>
        </w:tc>
        <w:tc>
          <w:tcPr>
            <w:tcW w:w="990" w:type="dxa"/>
            <w:vAlign w:val="bottom"/>
          </w:tcPr>
          <w:p w14:paraId="5F8AF3C9" w14:textId="77777777" w:rsidR="00481B55" w:rsidRPr="001B32FF" w:rsidRDefault="00481B55">
            <w:pPr>
              <w:tabs>
                <w:tab w:val="decimal" w:pos="740"/>
              </w:tabs>
              <w:spacing w:line="220" w:lineRule="exact"/>
              <w:jc w:val="right"/>
              <w:rPr>
                <w:rFonts w:cs="Times New Roman"/>
                <w:sz w:val="16"/>
                <w:szCs w:val="16"/>
                <w:lang w:val="en-US" w:bidi="th-TH"/>
              </w:rPr>
            </w:pPr>
            <w:r w:rsidRPr="001B32FF">
              <w:rPr>
                <w:rFonts w:cs="Times New Roman"/>
                <w:sz w:val="16"/>
                <w:szCs w:val="16"/>
                <w:lang w:val="en-US" w:bidi="th-TH"/>
              </w:rPr>
              <w:t>-</w:t>
            </w:r>
          </w:p>
        </w:tc>
        <w:tc>
          <w:tcPr>
            <w:tcW w:w="990" w:type="dxa"/>
            <w:vAlign w:val="bottom"/>
          </w:tcPr>
          <w:p w14:paraId="70B73C69" w14:textId="77777777" w:rsidR="00481B55" w:rsidRPr="001B32FF" w:rsidRDefault="00481B55">
            <w:pPr>
              <w:tabs>
                <w:tab w:val="decimal" w:pos="900"/>
              </w:tabs>
              <w:spacing w:line="220" w:lineRule="exact"/>
              <w:ind w:right="-30"/>
              <w:jc w:val="right"/>
              <w:rPr>
                <w:rFonts w:cs="Times New Roman"/>
                <w:sz w:val="16"/>
                <w:szCs w:val="16"/>
                <w:lang w:val="en-US" w:bidi="th-TH"/>
              </w:rPr>
            </w:pPr>
            <w:r w:rsidRPr="001B32FF">
              <w:rPr>
                <w:rFonts w:cs="Times New Roman"/>
                <w:sz w:val="16"/>
                <w:szCs w:val="16"/>
                <w:lang w:val="en-US" w:bidi="th-TH"/>
              </w:rPr>
              <w:t>2,635,669</w:t>
            </w:r>
          </w:p>
        </w:tc>
      </w:tr>
      <w:tr w:rsidR="00481B55" w:rsidRPr="0012708E" w14:paraId="095D2593" w14:textId="77777777">
        <w:trPr>
          <w:cantSplit/>
        </w:trPr>
        <w:tc>
          <w:tcPr>
            <w:tcW w:w="2250" w:type="dxa"/>
          </w:tcPr>
          <w:p w14:paraId="405815A3" w14:textId="77777777" w:rsidR="00481B55" w:rsidRPr="0012708E" w:rsidRDefault="00481B55">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tcPr>
          <w:p w14:paraId="0E42F193" w14:textId="77777777" w:rsidR="00481B55" w:rsidRPr="001B32FF" w:rsidRDefault="00481B55">
            <w:pPr>
              <w:pBdr>
                <w:bottom w:val="single" w:sz="4" w:space="1" w:color="auto"/>
              </w:pBdr>
              <w:tabs>
                <w:tab w:val="decimal" w:pos="683"/>
              </w:tabs>
              <w:spacing w:line="220" w:lineRule="exact"/>
              <w:ind w:left="-135" w:right="7"/>
              <w:jc w:val="right"/>
              <w:rPr>
                <w:rFonts w:cs="Times New Roman"/>
                <w:sz w:val="16"/>
                <w:szCs w:val="16"/>
                <w:lang w:val="en-US" w:bidi="th-TH"/>
              </w:rPr>
            </w:pPr>
            <w:r w:rsidRPr="001B32FF">
              <w:rPr>
                <w:rFonts w:cs="Times New Roman"/>
                <w:sz w:val="16"/>
                <w:szCs w:val="16"/>
                <w:lang w:val="en-US" w:bidi="th-TH"/>
              </w:rPr>
              <w:t>-</w:t>
            </w:r>
          </w:p>
        </w:tc>
        <w:tc>
          <w:tcPr>
            <w:tcW w:w="900" w:type="dxa"/>
          </w:tcPr>
          <w:p w14:paraId="393A4256" w14:textId="77777777" w:rsidR="00481B55" w:rsidRPr="001B32FF" w:rsidRDefault="00481B55" w:rsidP="001B32FF">
            <w:pPr>
              <w:pBdr>
                <w:bottom w:val="single" w:sz="4" w:space="1" w:color="auto"/>
              </w:pBdr>
              <w:tabs>
                <w:tab w:val="decimal" w:pos="700"/>
              </w:tabs>
              <w:spacing w:line="220" w:lineRule="exact"/>
              <w:ind w:left="-135" w:right="-29"/>
              <w:jc w:val="right"/>
              <w:rPr>
                <w:rFonts w:cs="Times New Roman"/>
                <w:sz w:val="16"/>
                <w:szCs w:val="16"/>
                <w:lang w:val="en-US" w:bidi="th-TH"/>
              </w:rPr>
            </w:pPr>
            <w:r w:rsidRPr="001B32FF">
              <w:rPr>
                <w:rFonts w:cs="Times New Roman"/>
                <w:sz w:val="16"/>
                <w:szCs w:val="16"/>
                <w:lang w:val="en-US" w:bidi="th-TH"/>
              </w:rPr>
              <w:t>-</w:t>
            </w:r>
          </w:p>
        </w:tc>
        <w:tc>
          <w:tcPr>
            <w:tcW w:w="990" w:type="dxa"/>
          </w:tcPr>
          <w:p w14:paraId="0B0F9DFC" w14:textId="77777777" w:rsidR="00481B55" w:rsidRPr="001B32FF" w:rsidRDefault="00481B55" w:rsidP="001B32FF">
            <w:pPr>
              <w:pBdr>
                <w:bottom w:val="single" w:sz="4" w:space="1" w:color="auto"/>
              </w:pBdr>
              <w:tabs>
                <w:tab w:val="decimal" w:pos="770"/>
              </w:tabs>
              <w:spacing w:line="220" w:lineRule="exact"/>
              <w:ind w:left="-135" w:right="-20"/>
              <w:jc w:val="right"/>
              <w:rPr>
                <w:rFonts w:cs="Times New Roman"/>
                <w:sz w:val="16"/>
                <w:szCs w:val="16"/>
                <w:lang w:val="en-US" w:bidi="th-TH"/>
              </w:rPr>
            </w:pPr>
            <w:r w:rsidRPr="001B32FF">
              <w:rPr>
                <w:rFonts w:cs="Times New Roman"/>
                <w:sz w:val="16"/>
                <w:szCs w:val="16"/>
                <w:lang w:val="en-US" w:bidi="th-TH"/>
              </w:rPr>
              <w:t>-</w:t>
            </w:r>
          </w:p>
        </w:tc>
        <w:tc>
          <w:tcPr>
            <w:tcW w:w="1080" w:type="dxa"/>
          </w:tcPr>
          <w:p w14:paraId="712C7D9F" w14:textId="77777777" w:rsidR="00481B55" w:rsidRPr="001B32FF" w:rsidRDefault="00481B55">
            <w:pPr>
              <w:pBdr>
                <w:bottom w:val="single" w:sz="4" w:space="1" w:color="auto"/>
              </w:pBdr>
              <w:tabs>
                <w:tab w:val="decimal" w:pos="864"/>
              </w:tabs>
              <w:spacing w:line="220" w:lineRule="exact"/>
              <w:ind w:left="-21" w:right="-105"/>
              <w:rPr>
                <w:rFonts w:cs="Times New Roman"/>
                <w:sz w:val="16"/>
                <w:szCs w:val="16"/>
                <w:lang w:val="en-US" w:bidi="th-TH"/>
              </w:rPr>
            </w:pPr>
            <w:r w:rsidRPr="001B32FF">
              <w:rPr>
                <w:rFonts w:cs="Times New Roman"/>
                <w:sz w:val="16"/>
                <w:szCs w:val="16"/>
                <w:lang w:val="en-US" w:bidi="th-TH"/>
              </w:rPr>
              <w:t>-</w:t>
            </w:r>
          </w:p>
        </w:tc>
        <w:tc>
          <w:tcPr>
            <w:tcW w:w="990" w:type="dxa"/>
          </w:tcPr>
          <w:p w14:paraId="52DC3BFD" w14:textId="77777777" w:rsidR="00481B55" w:rsidRPr="001B32FF" w:rsidRDefault="00481B55">
            <w:pPr>
              <w:pBdr>
                <w:bottom w:val="single" w:sz="4" w:space="1" w:color="auto"/>
              </w:pBdr>
              <w:tabs>
                <w:tab w:val="decimal" w:pos="780"/>
              </w:tabs>
              <w:spacing w:line="220" w:lineRule="exact"/>
              <w:ind w:right="-100"/>
              <w:rPr>
                <w:rFonts w:cs="Times New Roman"/>
                <w:sz w:val="16"/>
                <w:szCs w:val="16"/>
                <w:lang w:val="en-US" w:bidi="th-TH"/>
              </w:rPr>
            </w:pPr>
            <w:r w:rsidRPr="001B32FF">
              <w:rPr>
                <w:rFonts w:cs="Times New Roman"/>
                <w:sz w:val="16"/>
                <w:szCs w:val="16"/>
                <w:lang w:val="en-US" w:bidi="th-TH"/>
              </w:rPr>
              <w:t>-</w:t>
            </w:r>
          </w:p>
        </w:tc>
        <w:tc>
          <w:tcPr>
            <w:tcW w:w="990" w:type="dxa"/>
          </w:tcPr>
          <w:p w14:paraId="65F6433B" w14:textId="77777777" w:rsidR="00481B55" w:rsidRPr="001B32FF" w:rsidRDefault="00481B55">
            <w:pPr>
              <w:pBdr>
                <w:bottom w:val="single" w:sz="4" w:space="1" w:color="auto"/>
              </w:pBdr>
              <w:tabs>
                <w:tab w:val="decimal" w:pos="740"/>
              </w:tabs>
              <w:spacing w:line="220" w:lineRule="exact"/>
              <w:jc w:val="right"/>
              <w:rPr>
                <w:rFonts w:cs="Times New Roman"/>
                <w:sz w:val="16"/>
                <w:szCs w:val="16"/>
                <w:lang w:val="en-US" w:bidi="th-TH"/>
              </w:rPr>
            </w:pPr>
            <w:r w:rsidRPr="001B32FF">
              <w:rPr>
                <w:rFonts w:cs="Times New Roman"/>
                <w:sz w:val="16"/>
                <w:szCs w:val="16"/>
                <w:lang w:val="en-US" w:bidi="th-TH"/>
              </w:rPr>
              <w:t>2,345,694</w:t>
            </w:r>
          </w:p>
        </w:tc>
        <w:tc>
          <w:tcPr>
            <w:tcW w:w="990" w:type="dxa"/>
          </w:tcPr>
          <w:p w14:paraId="337E24F9" w14:textId="77777777" w:rsidR="00481B55" w:rsidRPr="001B32FF" w:rsidRDefault="00481B55">
            <w:pPr>
              <w:pBdr>
                <w:bottom w:val="single" w:sz="4" w:space="1" w:color="auto"/>
              </w:pBdr>
              <w:tabs>
                <w:tab w:val="decimal" w:pos="900"/>
              </w:tabs>
              <w:spacing w:line="220" w:lineRule="exact"/>
              <w:ind w:right="-30"/>
              <w:jc w:val="right"/>
              <w:rPr>
                <w:rFonts w:cs="Times New Roman"/>
                <w:sz w:val="16"/>
                <w:szCs w:val="16"/>
                <w:lang w:val="en-US" w:bidi="th-TH"/>
              </w:rPr>
            </w:pPr>
            <w:r w:rsidRPr="001B32FF">
              <w:rPr>
                <w:rFonts w:cs="Times New Roman"/>
                <w:sz w:val="16"/>
                <w:szCs w:val="16"/>
                <w:lang w:val="en-US" w:bidi="th-TH"/>
              </w:rPr>
              <w:t>2,345,694</w:t>
            </w:r>
          </w:p>
        </w:tc>
      </w:tr>
      <w:tr w:rsidR="00481B55" w:rsidRPr="0012708E" w14:paraId="36914AFA" w14:textId="77777777">
        <w:trPr>
          <w:cantSplit/>
        </w:trPr>
        <w:tc>
          <w:tcPr>
            <w:tcW w:w="2250" w:type="dxa"/>
          </w:tcPr>
          <w:p w14:paraId="557725F5" w14:textId="77777777" w:rsidR="00481B55" w:rsidRPr="0012708E" w:rsidRDefault="00481B55">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tcPr>
          <w:p w14:paraId="56F812A0" w14:textId="77777777" w:rsidR="00481B55" w:rsidRPr="007248D7" w:rsidRDefault="00481B55">
            <w:pPr>
              <w:pBdr>
                <w:bottom w:val="double" w:sz="4" w:space="1" w:color="auto"/>
              </w:pBdr>
              <w:tabs>
                <w:tab w:val="decimal" w:pos="683"/>
              </w:tabs>
              <w:spacing w:line="220" w:lineRule="exact"/>
              <w:ind w:left="-135" w:right="7"/>
              <w:jc w:val="right"/>
              <w:rPr>
                <w:rFonts w:cs="Times New Roman"/>
                <w:b/>
                <w:bCs/>
                <w:sz w:val="16"/>
                <w:szCs w:val="16"/>
                <w:lang w:val="en-US" w:bidi="th-TH"/>
              </w:rPr>
            </w:pPr>
            <w:r w:rsidRPr="007248D7">
              <w:rPr>
                <w:rFonts w:cs="Times New Roman"/>
                <w:b/>
                <w:bCs/>
                <w:sz w:val="16"/>
                <w:szCs w:val="16"/>
                <w:lang w:val="en-US" w:bidi="th-TH"/>
              </w:rPr>
              <w:t>38,165,697</w:t>
            </w:r>
          </w:p>
        </w:tc>
        <w:tc>
          <w:tcPr>
            <w:tcW w:w="900" w:type="dxa"/>
          </w:tcPr>
          <w:p w14:paraId="05EF702D" w14:textId="77777777" w:rsidR="00481B55" w:rsidRPr="007248D7" w:rsidRDefault="00481B55" w:rsidP="001B32FF">
            <w:pPr>
              <w:pBdr>
                <w:bottom w:val="double" w:sz="4" w:space="1" w:color="auto"/>
              </w:pBdr>
              <w:tabs>
                <w:tab w:val="decimal" w:pos="700"/>
              </w:tabs>
              <w:spacing w:line="220" w:lineRule="exact"/>
              <w:ind w:left="-135" w:right="-29"/>
              <w:jc w:val="right"/>
              <w:rPr>
                <w:rFonts w:cs="Times New Roman"/>
                <w:b/>
                <w:bCs/>
                <w:sz w:val="16"/>
                <w:szCs w:val="16"/>
                <w:lang w:val="en-US" w:bidi="th-TH"/>
              </w:rPr>
            </w:pPr>
            <w:r w:rsidRPr="007248D7">
              <w:rPr>
                <w:rFonts w:cs="Times New Roman"/>
                <w:b/>
                <w:bCs/>
                <w:sz w:val="16"/>
                <w:szCs w:val="16"/>
                <w:lang w:val="en-US" w:bidi="th-TH"/>
              </w:rPr>
              <w:t>21,479,397</w:t>
            </w:r>
          </w:p>
        </w:tc>
        <w:tc>
          <w:tcPr>
            <w:tcW w:w="990" w:type="dxa"/>
          </w:tcPr>
          <w:p w14:paraId="4DAF1EFA" w14:textId="77777777" w:rsidR="00481B55" w:rsidRPr="007248D7" w:rsidRDefault="00481B55" w:rsidP="001B32FF">
            <w:pPr>
              <w:pBdr>
                <w:bottom w:val="double" w:sz="4" w:space="1" w:color="auto"/>
              </w:pBdr>
              <w:tabs>
                <w:tab w:val="decimal" w:pos="770"/>
              </w:tabs>
              <w:spacing w:line="220" w:lineRule="exact"/>
              <w:ind w:left="-135" w:right="-20"/>
              <w:jc w:val="right"/>
              <w:rPr>
                <w:rFonts w:cs="Times New Roman"/>
                <w:b/>
                <w:bCs/>
                <w:sz w:val="16"/>
                <w:szCs w:val="16"/>
                <w:lang w:val="en-US" w:bidi="th-TH"/>
              </w:rPr>
            </w:pPr>
            <w:r w:rsidRPr="007248D7">
              <w:rPr>
                <w:rFonts w:cs="Times New Roman"/>
                <w:b/>
                <w:bCs/>
                <w:sz w:val="16"/>
                <w:szCs w:val="16"/>
                <w:lang w:val="en-US" w:bidi="th-TH"/>
              </w:rPr>
              <w:t>72,874,597</w:t>
            </w:r>
          </w:p>
        </w:tc>
        <w:tc>
          <w:tcPr>
            <w:tcW w:w="1080" w:type="dxa"/>
          </w:tcPr>
          <w:p w14:paraId="5244323D" w14:textId="77777777" w:rsidR="00481B55" w:rsidRPr="007248D7" w:rsidRDefault="00481B55">
            <w:pPr>
              <w:pBdr>
                <w:bottom w:val="double" w:sz="4" w:space="1" w:color="auto"/>
              </w:pBdr>
              <w:tabs>
                <w:tab w:val="decimal" w:pos="864"/>
              </w:tabs>
              <w:spacing w:line="220" w:lineRule="exact"/>
              <w:ind w:left="-21" w:right="-105"/>
              <w:rPr>
                <w:rFonts w:cs="Times New Roman"/>
                <w:b/>
                <w:bCs/>
                <w:sz w:val="16"/>
                <w:szCs w:val="16"/>
                <w:cs/>
                <w:lang w:val="en-US" w:bidi="th-TH"/>
              </w:rPr>
            </w:pPr>
            <w:r w:rsidRPr="007248D7">
              <w:rPr>
                <w:rFonts w:cs="Times New Roman"/>
                <w:b/>
                <w:bCs/>
                <w:sz w:val="16"/>
                <w:szCs w:val="16"/>
                <w:cs/>
                <w:lang w:val="en-US" w:bidi="th-TH"/>
              </w:rPr>
              <w:t>20</w:t>
            </w:r>
            <w:r w:rsidRPr="007248D7">
              <w:rPr>
                <w:rFonts w:cs="Times New Roman"/>
                <w:b/>
                <w:bCs/>
                <w:sz w:val="16"/>
                <w:szCs w:val="16"/>
                <w:lang w:val="en-US" w:bidi="th-TH"/>
              </w:rPr>
              <w:t>,</w:t>
            </w:r>
            <w:r w:rsidRPr="007248D7">
              <w:rPr>
                <w:rFonts w:cs="Times New Roman"/>
                <w:b/>
                <w:bCs/>
                <w:sz w:val="16"/>
                <w:szCs w:val="16"/>
                <w:cs/>
                <w:lang w:val="en-US" w:bidi="th-TH"/>
              </w:rPr>
              <w:t>224</w:t>
            </w:r>
            <w:r w:rsidRPr="007248D7">
              <w:rPr>
                <w:rFonts w:cs="Times New Roman"/>
                <w:b/>
                <w:bCs/>
                <w:sz w:val="16"/>
                <w:szCs w:val="16"/>
                <w:lang w:val="en-US" w:bidi="th-TH"/>
              </w:rPr>
              <w:t>,</w:t>
            </w:r>
            <w:r w:rsidRPr="007248D7">
              <w:rPr>
                <w:rFonts w:cs="Times New Roman"/>
                <w:b/>
                <w:bCs/>
                <w:sz w:val="16"/>
                <w:szCs w:val="16"/>
                <w:cs/>
                <w:lang w:val="en-US" w:bidi="th-TH"/>
              </w:rPr>
              <w:t>779</w:t>
            </w:r>
          </w:p>
        </w:tc>
        <w:tc>
          <w:tcPr>
            <w:tcW w:w="990" w:type="dxa"/>
          </w:tcPr>
          <w:p w14:paraId="1D482AB3" w14:textId="77777777" w:rsidR="00481B55" w:rsidRPr="007248D7" w:rsidRDefault="00481B55">
            <w:pPr>
              <w:pBdr>
                <w:bottom w:val="double" w:sz="4" w:space="1" w:color="auto"/>
              </w:pBdr>
              <w:tabs>
                <w:tab w:val="decimal" w:pos="780"/>
              </w:tabs>
              <w:spacing w:line="220" w:lineRule="exact"/>
              <w:ind w:right="-100"/>
              <w:rPr>
                <w:rFonts w:cs="Times New Roman"/>
                <w:b/>
                <w:bCs/>
                <w:sz w:val="16"/>
                <w:szCs w:val="16"/>
                <w:lang w:val="en-US" w:bidi="th-TH"/>
              </w:rPr>
            </w:pPr>
            <w:r w:rsidRPr="007248D7">
              <w:rPr>
                <w:rFonts w:cs="Times New Roman"/>
                <w:b/>
                <w:bCs/>
                <w:sz w:val="16"/>
                <w:szCs w:val="16"/>
                <w:lang w:val="en-US" w:bidi="th-TH"/>
              </w:rPr>
              <w:t>2,635,669</w:t>
            </w:r>
          </w:p>
        </w:tc>
        <w:tc>
          <w:tcPr>
            <w:tcW w:w="990" w:type="dxa"/>
          </w:tcPr>
          <w:p w14:paraId="749AD503" w14:textId="77777777" w:rsidR="00481B55" w:rsidRPr="007248D7" w:rsidRDefault="00481B55">
            <w:pPr>
              <w:pBdr>
                <w:bottom w:val="double" w:sz="4" w:space="1" w:color="auto"/>
              </w:pBdr>
              <w:tabs>
                <w:tab w:val="decimal" w:pos="740"/>
              </w:tabs>
              <w:spacing w:line="220" w:lineRule="exact"/>
              <w:jc w:val="right"/>
              <w:rPr>
                <w:rFonts w:cs="Times New Roman"/>
                <w:b/>
                <w:bCs/>
                <w:sz w:val="16"/>
                <w:szCs w:val="16"/>
                <w:lang w:val="en-US" w:bidi="th-TH"/>
              </w:rPr>
            </w:pPr>
            <w:r w:rsidRPr="007248D7">
              <w:rPr>
                <w:rFonts w:cs="Times New Roman"/>
                <w:b/>
                <w:bCs/>
                <w:sz w:val="16"/>
                <w:szCs w:val="16"/>
                <w:lang w:val="en-US" w:bidi="th-TH"/>
              </w:rPr>
              <w:t>2,503,547</w:t>
            </w:r>
          </w:p>
        </w:tc>
        <w:tc>
          <w:tcPr>
            <w:tcW w:w="990" w:type="dxa"/>
          </w:tcPr>
          <w:p w14:paraId="72EAD8EF" w14:textId="77777777" w:rsidR="00481B55" w:rsidRPr="007248D7" w:rsidRDefault="00481B55">
            <w:pPr>
              <w:pBdr>
                <w:bottom w:val="double" w:sz="4" w:space="1" w:color="auto"/>
              </w:pBdr>
              <w:tabs>
                <w:tab w:val="decimal" w:pos="900"/>
              </w:tabs>
              <w:spacing w:line="220" w:lineRule="exact"/>
              <w:ind w:right="-30"/>
              <w:jc w:val="right"/>
              <w:rPr>
                <w:rFonts w:cs="Times New Roman"/>
                <w:b/>
                <w:bCs/>
                <w:sz w:val="16"/>
                <w:szCs w:val="16"/>
                <w:lang w:val="en-US" w:bidi="th-TH"/>
              </w:rPr>
            </w:pPr>
            <w:r w:rsidRPr="007248D7">
              <w:rPr>
                <w:rFonts w:cs="Times New Roman"/>
                <w:b/>
                <w:bCs/>
                <w:sz w:val="16"/>
                <w:szCs w:val="16"/>
                <w:lang w:val="en-US" w:bidi="th-TH"/>
              </w:rPr>
              <w:t>157,883,686</w:t>
            </w:r>
          </w:p>
        </w:tc>
      </w:tr>
    </w:tbl>
    <w:p w14:paraId="13E179AB" w14:textId="053B6848" w:rsidR="007A7F25" w:rsidRDefault="007A7F25"/>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481B55" w:rsidRPr="0012708E" w14:paraId="6DCB360B" w14:textId="77777777">
        <w:trPr>
          <w:cantSplit/>
          <w:tblHeader/>
        </w:trPr>
        <w:tc>
          <w:tcPr>
            <w:tcW w:w="2250" w:type="dxa"/>
          </w:tcPr>
          <w:p w14:paraId="4BF3DB9D" w14:textId="77777777" w:rsidR="00481B55" w:rsidRPr="0012708E" w:rsidRDefault="00481B55">
            <w:pPr>
              <w:tabs>
                <w:tab w:val="left" w:pos="342"/>
              </w:tabs>
              <w:spacing w:line="220" w:lineRule="exact"/>
              <w:ind w:left="-18" w:right="-18"/>
              <w:rPr>
                <w:rFonts w:cs="Times New Roman"/>
                <w:sz w:val="16"/>
                <w:szCs w:val="16"/>
                <w:cs/>
                <w:lang w:bidi="th-TH"/>
              </w:rPr>
            </w:pPr>
          </w:p>
        </w:tc>
        <w:tc>
          <w:tcPr>
            <w:tcW w:w="6930" w:type="dxa"/>
            <w:gridSpan w:val="7"/>
          </w:tcPr>
          <w:p w14:paraId="653CEFDF" w14:textId="77777777" w:rsidR="00481B55" w:rsidRPr="0012708E" w:rsidRDefault="00481B55">
            <w:pPr>
              <w:spacing w:line="220" w:lineRule="exact"/>
              <w:ind w:left="-117" w:right="-90"/>
              <w:jc w:val="center"/>
              <w:rPr>
                <w:rFonts w:cs="Times New Roman"/>
                <w:sz w:val="16"/>
                <w:szCs w:val="16"/>
              </w:rPr>
            </w:pPr>
            <w:r w:rsidRPr="0012708E">
              <w:rPr>
                <w:rFonts w:cs="Times New Roman"/>
                <w:b/>
                <w:bCs/>
                <w:sz w:val="16"/>
                <w:szCs w:val="16"/>
              </w:rPr>
              <w:t>The Bank</w:t>
            </w:r>
          </w:p>
        </w:tc>
      </w:tr>
      <w:tr w:rsidR="00481B55" w:rsidRPr="0012708E" w14:paraId="379A2472" w14:textId="77777777">
        <w:trPr>
          <w:cantSplit/>
          <w:tblHeader/>
        </w:trPr>
        <w:tc>
          <w:tcPr>
            <w:tcW w:w="2250" w:type="dxa"/>
          </w:tcPr>
          <w:p w14:paraId="27E543C0" w14:textId="77777777" w:rsidR="00481B55" w:rsidRPr="0012708E" w:rsidRDefault="00481B55">
            <w:pPr>
              <w:tabs>
                <w:tab w:val="left" w:pos="342"/>
              </w:tabs>
              <w:spacing w:line="220" w:lineRule="exact"/>
              <w:ind w:left="-18" w:right="-18"/>
              <w:rPr>
                <w:rFonts w:cs="Times New Roman"/>
                <w:sz w:val="16"/>
                <w:szCs w:val="16"/>
                <w:cs/>
                <w:lang w:bidi="th-TH"/>
              </w:rPr>
            </w:pPr>
          </w:p>
        </w:tc>
        <w:tc>
          <w:tcPr>
            <w:tcW w:w="6930" w:type="dxa"/>
            <w:gridSpan w:val="7"/>
          </w:tcPr>
          <w:p w14:paraId="2164EB0D" w14:textId="00CA5460" w:rsidR="00481B55" w:rsidRPr="0012708E" w:rsidRDefault="00481B55">
            <w:pPr>
              <w:spacing w:line="220" w:lineRule="exact"/>
              <w:ind w:left="-117" w:right="-90"/>
              <w:jc w:val="center"/>
              <w:rPr>
                <w:rFonts w:cs="Times New Roman"/>
                <w:b/>
                <w:bCs/>
                <w:sz w:val="16"/>
                <w:szCs w:val="16"/>
              </w:rPr>
            </w:pPr>
            <w:r>
              <w:rPr>
                <w:rFonts w:cs="Times New Roman"/>
                <w:color w:val="000000"/>
                <w:sz w:val="16"/>
                <w:szCs w:val="16"/>
                <w:lang w:bidi="th-TH"/>
              </w:rPr>
              <w:t xml:space="preserve">30 June </w:t>
            </w:r>
            <w:r w:rsidRPr="0012708E">
              <w:rPr>
                <w:rFonts w:cs="Times New Roman"/>
                <w:color w:val="000000"/>
                <w:sz w:val="16"/>
                <w:szCs w:val="16"/>
                <w:lang w:bidi="th-TH"/>
              </w:rPr>
              <w:t>202</w:t>
            </w:r>
            <w:r>
              <w:rPr>
                <w:rFonts w:cs="Times New Roman"/>
                <w:color w:val="000000"/>
                <w:sz w:val="16"/>
                <w:szCs w:val="16"/>
                <w:lang w:bidi="th-TH"/>
              </w:rPr>
              <w:t>5</w:t>
            </w:r>
          </w:p>
        </w:tc>
      </w:tr>
      <w:tr w:rsidR="00481B55" w:rsidRPr="0012708E" w14:paraId="5D013534" w14:textId="77777777">
        <w:trPr>
          <w:cantSplit/>
          <w:tblHeader/>
        </w:trPr>
        <w:tc>
          <w:tcPr>
            <w:tcW w:w="2250" w:type="dxa"/>
          </w:tcPr>
          <w:p w14:paraId="2F74F146" w14:textId="77777777" w:rsidR="00481B55" w:rsidRPr="0012708E" w:rsidRDefault="00481B55">
            <w:pPr>
              <w:tabs>
                <w:tab w:val="left" w:pos="342"/>
              </w:tabs>
              <w:spacing w:line="220" w:lineRule="exact"/>
              <w:ind w:left="-18" w:right="-18"/>
              <w:rPr>
                <w:rFonts w:cs="Times New Roman"/>
                <w:sz w:val="16"/>
                <w:szCs w:val="16"/>
                <w:cs/>
                <w:lang w:bidi="th-TH"/>
              </w:rPr>
            </w:pPr>
          </w:p>
        </w:tc>
        <w:tc>
          <w:tcPr>
            <w:tcW w:w="4950" w:type="dxa"/>
            <w:gridSpan w:val="5"/>
          </w:tcPr>
          <w:p w14:paraId="3458C553" w14:textId="77777777" w:rsidR="00481B55" w:rsidRPr="0012708E" w:rsidRDefault="00481B55">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4C96D226" w14:textId="77777777" w:rsidR="00481B55" w:rsidRPr="0012708E" w:rsidRDefault="00481B55">
            <w:pPr>
              <w:spacing w:line="220" w:lineRule="exact"/>
              <w:ind w:left="-117" w:right="-90"/>
              <w:jc w:val="center"/>
              <w:rPr>
                <w:rFonts w:cs="Times New Roman"/>
                <w:sz w:val="16"/>
                <w:szCs w:val="16"/>
              </w:rPr>
            </w:pPr>
          </w:p>
        </w:tc>
        <w:tc>
          <w:tcPr>
            <w:tcW w:w="990" w:type="dxa"/>
            <w:vAlign w:val="bottom"/>
          </w:tcPr>
          <w:p w14:paraId="5108E334" w14:textId="77777777" w:rsidR="00481B55" w:rsidRPr="0012708E" w:rsidRDefault="00481B55">
            <w:pPr>
              <w:spacing w:line="220" w:lineRule="exact"/>
              <w:ind w:left="-117" w:right="-90"/>
              <w:jc w:val="center"/>
              <w:rPr>
                <w:rFonts w:cs="Times New Roman"/>
                <w:sz w:val="16"/>
                <w:szCs w:val="16"/>
              </w:rPr>
            </w:pPr>
          </w:p>
        </w:tc>
      </w:tr>
      <w:tr w:rsidR="00481B55" w:rsidRPr="0012708E" w14:paraId="005478A1" w14:textId="77777777">
        <w:trPr>
          <w:cantSplit/>
          <w:tblHeader/>
        </w:trPr>
        <w:tc>
          <w:tcPr>
            <w:tcW w:w="2250" w:type="dxa"/>
          </w:tcPr>
          <w:p w14:paraId="1262FAA3" w14:textId="77777777" w:rsidR="00481B55" w:rsidRPr="0012708E" w:rsidRDefault="00481B55">
            <w:pPr>
              <w:tabs>
                <w:tab w:val="left" w:pos="342"/>
              </w:tabs>
              <w:spacing w:line="220" w:lineRule="exact"/>
              <w:ind w:left="-18" w:right="-18"/>
              <w:rPr>
                <w:rFonts w:cs="Times New Roman"/>
                <w:sz w:val="16"/>
                <w:szCs w:val="16"/>
                <w:cs/>
                <w:lang w:bidi="th-TH"/>
              </w:rPr>
            </w:pPr>
          </w:p>
        </w:tc>
        <w:tc>
          <w:tcPr>
            <w:tcW w:w="990" w:type="dxa"/>
            <w:vAlign w:val="bottom"/>
          </w:tcPr>
          <w:p w14:paraId="7A360485" w14:textId="77777777" w:rsidR="00481B55" w:rsidRPr="0012708E" w:rsidRDefault="00481B55">
            <w:pPr>
              <w:spacing w:line="220" w:lineRule="exact"/>
              <w:ind w:left="-117" w:right="-90"/>
              <w:jc w:val="center"/>
              <w:rPr>
                <w:rFonts w:cs="Times New Roman"/>
                <w:sz w:val="16"/>
                <w:szCs w:val="16"/>
              </w:rPr>
            </w:pPr>
          </w:p>
        </w:tc>
        <w:tc>
          <w:tcPr>
            <w:tcW w:w="900" w:type="dxa"/>
          </w:tcPr>
          <w:p w14:paraId="05586332" w14:textId="77777777" w:rsidR="00481B55" w:rsidRPr="0012708E" w:rsidRDefault="00481B55">
            <w:pPr>
              <w:spacing w:line="220" w:lineRule="exact"/>
              <w:ind w:left="-117" w:right="-90"/>
              <w:jc w:val="center"/>
              <w:rPr>
                <w:rFonts w:cs="Times New Roman"/>
                <w:sz w:val="16"/>
                <w:szCs w:val="16"/>
              </w:rPr>
            </w:pPr>
          </w:p>
        </w:tc>
        <w:tc>
          <w:tcPr>
            <w:tcW w:w="990" w:type="dxa"/>
            <w:vAlign w:val="bottom"/>
          </w:tcPr>
          <w:p w14:paraId="2AE238D3"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43AAD151"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0B2CE207" w14:textId="77777777" w:rsidR="00481B55" w:rsidRPr="0012708E" w:rsidRDefault="00481B55">
            <w:pPr>
              <w:spacing w:line="220" w:lineRule="exact"/>
              <w:ind w:left="-117" w:right="-90"/>
              <w:jc w:val="center"/>
              <w:rPr>
                <w:rFonts w:cs="Times New Roman"/>
                <w:sz w:val="16"/>
                <w:szCs w:val="16"/>
              </w:rPr>
            </w:pPr>
          </w:p>
        </w:tc>
        <w:tc>
          <w:tcPr>
            <w:tcW w:w="990" w:type="dxa"/>
            <w:vAlign w:val="bottom"/>
          </w:tcPr>
          <w:p w14:paraId="53E7D29A"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7F87304A" w14:textId="77777777" w:rsidR="00481B55" w:rsidRPr="0012708E" w:rsidRDefault="00481B55">
            <w:pPr>
              <w:spacing w:line="220" w:lineRule="exact"/>
              <w:ind w:left="-117" w:right="-90"/>
              <w:jc w:val="center"/>
              <w:rPr>
                <w:rFonts w:cs="Times New Roman"/>
                <w:sz w:val="16"/>
                <w:szCs w:val="16"/>
              </w:rPr>
            </w:pPr>
          </w:p>
        </w:tc>
      </w:tr>
      <w:tr w:rsidR="00481B55" w:rsidRPr="0012708E" w14:paraId="06EC6C1F" w14:textId="77777777">
        <w:trPr>
          <w:cantSplit/>
          <w:tblHeader/>
        </w:trPr>
        <w:tc>
          <w:tcPr>
            <w:tcW w:w="2250" w:type="dxa"/>
          </w:tcPr>
          <w:p w14:paraId="43A461C6" w14:textId="77777777" w:rsidR="00481B55" w:rsidRPr="0012708E" w:rsidRDefault="00481B55">
            <w:pPr>
              <w:tabs>
                <w:tab w:val="left" w:pos="342"/>
              </w:tabs>
              <w:spacing w:line="220" w:lineRule="exact"/>
              <w:ind w:left="-18" w:right="-18"/>
              <w:rPr>
                <w:rFonts w:cs="Times New Roman"/>
                <w:sz w:val="16"/>
                <w:szCs w:val="16"/>
                <w:cs/>
                <w:lang w:bidi="th-TH"/>
              </w:rPr>
            </w:pPr>
          </w:p>
        </w:tc>
        <w:tc>
          <w:tcPr>
            <w:tcW w:w="990" w:type="dxa"/>
            <w:vAlign w:val="bottom"/>
          </w:tcPr>
          <w:p w14:paraId="1447C5FF"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20837A11"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6EEE9B04"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52BDD52C"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57A7E867"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5F8B9514"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08E2FC0E" w14:textId="77777777" w:rsidR="00481B55" w:rsidRPr="0012708E" w:rsidRDefault="00481B55">
            <w:pPr>
              <w:spacing w:line="220" w:lineRule="exact"/>
              <w:ind w:left="-117" w:right="-90"/>
              <w:jc w:val="center"/>
              <w:rPr>
                <w:rFonts w:cs="Times New Roman"/>
                <w:sz w:val="16"/>
                <w:szCs w:val="16"/>
              </w:rPr>
            </w:pPr>
          </w:p>
        </w:tc>
      </w:tr>
      <w:tr w:rsidR="00481B55" w:rsidRPr="0012708E" w14:paraId="40AEDB46" w14:textId="77777777">
        <w:trPr>
          <w:cantSplit/>
          <w:tblHeader/>
        </w:trPr>
        <w:tc>
          <w:tcPr>
            <w:tcW w:w="2250" w:type="dxa"/>
          </w:tcPr>
          <w:p w14:paraId="36FC9C3B" w14:textId="77777777" w:rsidR="00481B55" w:rsidRPr="0012708E" w:rsidRDefault="00481B55">
            <w:pPr>
              <w:tabs>
                <w:tab w:val="left" w:pos="342"/>
              </w:tabs>
              <w:spacing w:line="220" w:lineRule="exact"/>
              <w:ind w:left="-18" w:right="-18"/>
              <w:rPr>
                <w:rFonts w:cs="Times New Roman"/>
                <w:sz w:val="16"/>
                <w:szCs w:val="16"/>
                <w:cs/>
                <w:lang w:bidi="th-TH"/>
              </w:rPr>
            </w:pPr>
          </w:p>
        </w:tc>
        <w:tc>
          <w:tcPr>
            <w:tcW w:w="990" w:type="dxa"/>
            <w:vAlign w:val="bottom"/>
          </w:tcPr>
          <w:p w14:paraId="14025B67"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39793B56"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7AE61F91"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6955E8E5"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1FD496B3"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39A60E05"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3274AA1D"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Total</w:t>
            </w:r>
          </w:p>
        </w:tc>
      </w:tr>
      <w:tr w:rsidR="00481B55" w:rsidRPr="0012708E" w14:paraId="62C60D8C" w14:textId="77777777">
        <w:trPr>
          <w:cantSplit/>
          <w:tblHeader/>
        </w:trPr>
        <w:tc>
          <w:tcPr>
            <w:tcW w:w="2250" w:type="dxa"/>
          </w:tcPr>
          <w:p w14:paraId="0F1EE3E0" w14:textId="77777777" w:rsidR="00481B55" w:rsidRPr="0012708E" w:rsidRDefault="00481B55">
            <w:pPr>
              <w:tabs>
                <w:tab w:val="left" w:pos="342"/>
              </w:tabs>
              <w:spacing w:line="220" w:lineRule="exact"/>
              <w:ind w:left="-18" w:right="-18"/>
              <w:rPr>
                <w:rFonts w:cs="Times New Roman"/>
                <w:sz w:val="16"/>
                <w:szCs w:val="16"/>
                <w:cs/>
                <w:lang w:bidi="th-TH"/>
              </w:rPr>
            </w:pPr>
          </w:p>
        </w:tc>
        <w:tc>
          <w:tcPr>
            <w:tcW w:w="6930" w:type="dxa"/>
            <w:gridSpan w:val="7"/>
          </w:tcPr>
          <w:p w14:paraId="2F18BAE1" w14:textId="77777777" w:rsidR="00481B55" w:rsidRPr="0012708E" w:rsidRDefault="00481B55">
            <w:pPr>
              <w:spacing w:line="220" w:lineRule="exact"/>
              <w:ind w:left="-117" w:right="-90"/>
              <w:jc w:val="center"/>
              <w:rPr>
                <w:rFonts w:cs="Times New Roman"/>
                <w:sz w:val="16"/>
                <w:szCs w:val="16"/>
              </w:rPr>
            </w:pPr>
            <w:r w:rsidRPr="0012708E">
              <w:rPr>
                <w:rFonts w:cs="Times New Roman"/>
                <w:i/>
                <w:iCs/>
                <w:sz w:val="16"/>
                <w:szCs w:val="16"/>
              </w:rPr>
              <w:t>(in thousand Baht)</w:t>
            </w:r>
          </w:p>
        </w:tc>
      </w:tr>
      <w:tr w:rsidR="00481B55" w:rsidRPr="0012708E" w14:paraId="0F985048" w14:textId="77777777">
        <w:trPr>
          <w:cantSplit/>
        </w:trPr>
        <w:tc>
          <w:tcPr>
            <w:tcW w:w="2250" w:type="dxa"/>
          </w:tcPr>
          <w:p w14:paraId="63029C75" w14:textId="77777777" w:rsidR="00481B55" w:rsidRPr="0012708E" w:rsidRDefault="00481B55">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vAlign w:val="bottom"/>
          </w:tcPr>
          <w:p w14:paraId="76392438" w14:textId="77777777" w:rsidR="00481B55" w:rsidRPr="0012708E" w:rsidRDefault="00481B55" w:rsidP="009B0D73">
            <w:pPr>
              <w:tabs>
                <w:tab w:val="decimal" w:pos="763"/>
              </w:tabs>
              <w:spacing w:line="220" w:lineRule="exact"/>
              <w:ind w:left="-135" w:right="7"/>
              <w:rPr>
                <w:rFonts w:cs="Times New Roman"/>
                <w:sz w:val="16"/>
                <w:szCs w:val="16"/>
                <w:lang w:bidi="th-TH"/>
              </w:rPr>
            </w:pPr>
          </w:p>
        </w:tc>
        <w:tc>
          <w:tcPr>
            <w:tcW w:w="900" w:type="dxa"/>
            <w:vAlign w:val="bottom"/>
          </w:tcPr>
          <w:p w14:paraId="092F71E2" w14:textId="77777777" w:rsidR="00481B55" w:rsidRPr="0012708E" w:rsidRDefault="00481B55" w:rsidP="009B0D73">
            <w:pPr>
              <w:tabs>
                <w:tab w:val="decimal" w:pos="702"/>
              </w:tabs>
              <w:spacing w:line="220" w:lineRule="exact"/>
              <w:ind w:left="-115" w:right="-29"/>
              <w:rPr>
                <w:rFonts w:cs="Times New Roman"/>
                <w:sz w:val="16"/>
                <w:szCs w:val="16"/>
                <w:lang w:bidi="th-TH"/>
              </w:rPr>
            </w:pPr>
          </w:p>
        </w:tc>
        <w:tc>
          <w:tcPr>
            <w:tcW w:w="990" w:type="dxa"/>
            <w:vAlign w:val="bottom"/>
          </w:tcPr>
          <w:p w14:paraId="7C309030" w14:textId="77777777" w:rsidR="00481B55" w:rsidRPr="0012708E" w:rsidRDefault="00481B55" w:rsidP="009B0D73">
            <w:pPr>
              <w:tabs>
                <w:tab w:val="decimal" w:pos="770"/>
              </w:tabs>
              <w:spacing w:line="220" w:lineRule="exact"/>
              <w:ind w:left="-135" w:right="-20"/>
              <w:rPr>
                <w:rFonts w:cs="Times New Roman"/>
                <w:sz w:val="16"/>
                <w:szCs w:val="16"/>
                <w:lang w:bidi="th-TH"/>
              </w:rPr>
            </w:pPr>
          </w:p>
        </w:tc>
        <w:tc>
          <w:tcPr>
            <w:tcW w:w="1080" w:type="dxa"/>
            <w:vAlign w:val="bottom"/>
          </w:tcPr>
          <w:p w14:paraId="6E187E44" w14:textId="77777777" w:rsidR="00481B55" w:rsidRPr="0012708E" w:rsidRDefault="00481B55" w:rsidP="009B0D73">
            <w:pPr>
              <w:tabs>
                <w:tab w:val="decimal" w:pos="872"/>
              </w:tabs>
              <w:spacing w:line="220" w:lineRule="exact"/>
              <w:ind w:left="-135" w:right="-10"/>
              <w:rPr>
                <w:rFonts w:cs="Times New Roman"/>
                <w:sz w:val="16"/>
                <w:szCs w:val="16"/>
                <w:lang w:bidi="th-TH"/>
              </w:rPr>
            </w:pPr>
          </w:p>
        </w:tc>
        <w:tc>
          <w:tcPr>
            <w:tcW w:w="990" w:type="dxa"/>
          </w:tcPr>
          <w:p w14:paraId="3CB0E838" w14:textId="77777777" w:rsidR="00481B55" w:rsidRPr="009B0D73" w:rsidRDefault="00481B55" w:rsidP="009B0D73">
            <w:pPr>
              <w:tabs>
                <w:tab w:val="decimal" w:pos="790"/>
              </w:tabs>
              <w:spacing w:line="220" w:lineRule="exact"/>
              <w:ind w:right="-46"/>
              <w:rPr>
                <w:rFonts w:cs="Times New Roman"/>
                <w:sz w:val="16"/>
                <w:szCs w:val="16"/>
                <w:lang w:bidi="th-TH"/>
              </w:rPr>
            </w:pPr>
          </w:p>
        </w:tc>
        <w:tc>
          <w:tcPr>
            <w:tcW w:w="990" w:type="dxa"/>
          </w:tcPr>
          <w:p w14:paraId="69C98D60" w14:textId="77777777" w:rsidR="00481B55" w:rsidRPr="009B0D73" w:rsidRDefault="00481B55" w:rsidP="009B0D73">
            <w:pPr>
              <w:tabs>
                <w:tab w:val="decimal" w:pos="740"/>
              </w:tabs>
              <w:spacing w:line="220" w:lineRule="exact"/>
              <w:ind w:left="-135"/>
              <w:rPr>
                <w:rFonts w:cs="Times New Roman"/>
                <w:sz w:val="16"/>
                <w:szCs w:val="16"/>
                <w:lang w:bidi="th-TH"/>
              </w:rPr>
            </w:pPr>
          </w:p>
        </w:tc>
        <w:tc>
          <w:tcPr>
            <w:tcW w:w="990" w:type="dxa"/>
            <w:vAlign w:val="bottom"/>
          </w:tcPr>
          <w:p w14:paraId="74417E54" w14:textId="77777777" w:rsidR="00481B55" w:rsidRPr="0012708E" w:rsidRDefault="00481B55" w:rsidP="009B0D73">
            <w:pPr>
              <w:tabs>
                <w:tab w:val="decimal" w:pos="794"/>
              </w:tabs>
              <w:spacing w:line="220" w:lineRule="exact"/>
              <w:ind w:left="-135" w:right="-30"/>
              <w:rPr>
                <w:rFonts w:cs="Times New Roman"/>
                <w:sz w:val="16"/>
                <w:szCs w:val="16"/>
                <w:lang w:bidi="th-TH"/>
              </w:rPr>
            </w:pPr>
          </w:p>
        </w:tc>
      </w:tr>
      <w:tr w:rsidR="00481B55" w:rsidRPr="00F36E23" w14:paraId="1045CFF3" w14:textId="77777777">
        <w:trPr>
          <w:cantSplit/>
        </w:trPr>
        <w:tc>
          <w:tcPr>
            <w:tcW w:w="2250" w:type="dxa"/>
          </w:tcPr>
          <w:p w14:paraId="614CA60F" w14:textId="77777777" w:rsidR="00481B55" w:rsidRPr="0012708E" w:rsidRDefault="00481B55">
            <w:pPr>
              <w:tabs>
                <w:tab w:val="left" w:pos="356"/>
              </w:tabs>
              <w:spacing w:line="220" w:lineRule="exact"/>
              <w:ind w:left="-18" w:right="9"/>
              <w:rPr>
                <w:rFonts w:cs="Times New Roman"/>
                <w:sz w:val="16"/>
                <w:szCs w:val="16"/>
              </w:rPr>
            </w:pPr>
            <w:r w:rsidRPr="0012708E">
              <w:rPr>
                <w:rFonts w:cs="Times New Roman"/>
                <w:sz w:val="16"/>
                <w:szCs w:val="16"/>
              </w:rPr>
              <w:t>Cash</w:t>
            </w:r>
          </w:p>
        </w:tc>
        <w:tc>
          <w:tcPr>
            <w:tcW w:w="990" w:type="dxa"/>
          </w:tcPr>
          <w:p w14:paraId="548B675D" w14:textId="152A7EFF" w:rsidR="00481B55" w:rsidRPr="002D265C" w:rsidRDefault="00E53D54">
            <w:pPr>
              <w:tabs>
                <w:tab w:val="decimal" w:pos="763"/>
              </w:tabs>
              <w:spacing w:line="220" w:lineRule="exact"/>
              <w:ind w:left="-135" w:right="7"/>
              <w:rPr>
                <w:rFonts w:cs="Times New Roman"/>
                <w:sz w:val="16"/>
                <w:szCs w:val="16"/>
                <w:cs/>
                <w:lang w:bidi="th-TH"/>
              </w:rPr>
            </w:pPr>
            <w:r w:rsidRPr="00AA6956">
              <w:rPr>
                <w:rFonts w:cs="Times New Roman"/>
                <w:sz w:val="16"/>
                <w:szCs w:val="16"/>
                <w:cs/>
                <w:lang w:bidi="th-TH"/>
              </w:rPr>
              <w:t>-</w:t>
            </w:r>
          </w:p>
        </w:tc>
        <w:tc>
          <w:tcPr>
            <w:tcW w:w="900" w:type="dxa"/>
          </w:tcPr>
          <w:p w14:paraId="0309336E" w14:textId="538EAE91" w:rsidR="00481B55" w:rsidRPr="002D265C" w:rsidRDefault="00E53D54" w:rsidP="009B0D73">
            <w:pPr>
              <w:tabs>
                <w:tab w:val="decimal" w:pos="700"/>
              </w:tabs>
              <w:spacing w:line="220" w:lineRule="exact"/>
              <w:ind w:left="-115" w:right="-29"/>
              <w:rPr>
                <w:rFonts w:cs="Times New Roman"/>
                <w:sz w:val="16"/>
                <w:szCs w:val="16"/>
                <w:lang w:bidi="th-TH"/>
              </w:rPr>
            </w:pPr>
            <w:r w:rsidRPr="00AA6956">
              <w:rPr>
                <w:rFonts w:cs="Times New Roman"/>
                <w:sz w:val="16"/>
                <w:szCs w:val="16"/>
                <w:cs/>
                <w:lang w:bidi="th-TH"/>
              </w:rPr>
              <w:t>-</w:t>
            </w:r>
          </w:p>
        </w:tc>
        <w:tc>
          <w:tcPr>
            <w:tcW w:w="990" w:type="dxa"/>
          </w:tcPr>
          <w:p w14:paraId="1306B1DE" w14:textId="54A01CDF" w:rsidR="00481B55" w:rsidRPr="002D265C" w:rsidRDefault="00E53D54">
            <w:pPr>
              <w:tabs>
                <w:tab w:val="decimal" w:pos="770"/>
              </w:tabs>
              <w:spacing w:line="220" w:lineRule="exact"/>
              <w:ind w:left="-135" w:right="-20"/>
              <w:rPr>
                <w:rFonts w:cs="Times New Roman"/>
                <w:sz w:val="16"/>
                <w:szCs w:val="16"/>
                <w:lang w:bidi="th-TH"/>
              </w:rPr>
            </w:pPr>
            <w:r w:rsidRPr="00AA6956">
              <w:rPr>
                <w:rFonts w:cs="Times New Roman"/>
                <w:sz w:val="16"/>
                <w:szCs w:val="16"/>
                <w:cs/>
                <w:lang w:bidi="th-TH"/>
              </w:rPr>
              <w:t>-</w:t>
            </w:r>
          </w:p>
        </w:tc>
        <w:tc>
          <w:tcPr>
            <w:tcW w:w="1080" w:type="dxa"/>
          </w:tcPr>
          <w:p w14:paraId="02E26041" w14:textId="30F04ECA" w:rsidR="00481B55" w:rsidRPr="002D265C" w:rsidRDefault="00E53D54">
            <w:pPr>
              <w:tabs>
                <w:tab w:val="decimal" w:pos="872"/>
              </w:tabs>
              <w:spacing w:line="220" w:lineRule="exact"/>
              <w:ind w:left="-135" w:right="-10"/>
              <w:rPr>
                <w:rFonts w:cs="Times New Roman"/>
                <w:sz w:val="16"/>
                <w:szCs w:val="16"/>
                <w:lang w:bidi="th-TH"/>
              </w:rPr>
            </w:pPr>
            <w:r w:rsidRPr="00AA6956">
              <w:rPr>
                <w:rFonts w:cs="Times New Roman"/>
                <w:sz w:val="16"/>
                <w:szCs w:val="16"/>
                <w:cs/>
                <w:lang w:bidi="th-TH"/>
              </w:rPr>
              <w:t>-</w:t>
            </w:r>
          </w:p>
        </w:tc>
        <w:tc>
          <w:tcPr>
            <w:tcW w:w="990" w:type="dxa"/>
          </w:tcPr>
          <w:p w14:paraId="4193567C" w14:textId="68ED2EE8" w:rsidR="00481B55" w:rsidRPr="002D265C" w:rsidRDefault="00E53D54">
            <w:pPr>
              <w:tabs>
                <w:tab w:val="decimal" w:pos="790"/>
              </w:tabs>
              <w:spacing w:line="220" w:lineRule="exact"/>
              <w:ind w:right="-46"/>
              <w:rPr>
                <w:rFonts w:cs="Times New Roman"/>
                <w:sz w:val="16"/>
                <w:szCs w:val="16"/>
                <w:lang w:bidi="th-TH"/>
              </w:rPr>
            </w:pPr>
            <w:r w:rsidRPr="00AA6956">
              <w:rPr>
                <w:rFonts w:cs="Times New Roman"/>
                <w:sz w:val="16"/>
                <w:szCs w:val="16"/>
                <w:cs/>
                <w:lang w:bidi="th-TH"/>
              </w:rPr>
              <w:t>-</w:t>
            </w:r>
          </w:p>
        </w:tc>
        <w:tc>
          <w:tcPr>
            <w:tcW w:w="990" w:type="dxa"/>
          </w:tcPr>
          <w:p w14:paraId="4C69A7B8" w14:textId="67385EAB" w:rsidR="00481B55" w:rsidRPr="00E53D54" w:rsidRDefault="00E53D54">
            <w:pPr>
              <w:tabs>
                <w:tab w:val="decimal" w:pos="740"/>
              </w:tabs>
              <w:spacing w:line="220" w:lineRule="exact"/>
              <w:ind w:left="-135"/>
              <w:rPr>
                <w:rFonts w:cs="Times New Roman"/>
                <w:sz w:val="16"/>
                <w:szCs w:val="16"/>
                <w:lang w:bidi="th-TH"/>
              </w:rPr>
            </w:pPr>
            <w:r w:rsidRPr="00E53D54">
              <w:rPr>
                <w:rFonts w:cs="Times New Roman"/>
                <w:sz w:val="16"/>
                <w:szCs w:val="16"/>
                <w:lang w:bidi="th-TH"/>
              </w:rPr>
              <w:t>440,616</w:t>
            </w:r>
          </w:p>
        </w:tc>
        <w:tc>
          <w:tcPr>
            <w:tcW w:w="990" w:type="dxa"/>
          </w:tcPr>
          <w:p w14:paraId="0C541211" w14:textId="0F648E4F" w:rsidR="00481B55" w:rsidRPr="00AA6956" w:rsidRDefault="00E53D54">
            <w:pPr>
              <w:tabs>
                <w:tab w:val="decimal" w:pos="794"/>
              </w:tabs>
              <w:spacing w:line="220" w:lineRule="exact"/>
              <w:ind w:left="-135" w:right="-30"/>
              <w:rPr>
                <w:rFonts w:cstheme="minorBidi"/>
                <w:sz w:val="16"/>
                <w:szCs w:val="16"/>
                <w:lang w:bidi="th-TH"/>
              </w:rPr>
            </w:pPr>
            <w:r w:rsidRPr="00E53D54">
              <w:rPr>
                <w:rFonts w:cstheme="minorBidi"/>
                <w:sz w:val="16"/>
                <w:szCs w:val="16"/>
                <w:lang w:bidi="th-TH"/>
              </w:rPr>
              <w:t>440,616</w:t>
            </w:r>
          </w:p>
        </w:tc>
      </w:tr>
      <w:tr w:rsidR="00E53D54" w:rsidRPr="00F36E23" w14:paraId="4C2220BF" w14:textId="77777777" w:rsidTr="009B0D73">
        <w:trPr>
          <w:cantSplit/>
        </w:trPr>
        <w:tc>
          <w:tcPr>
            <w:tcW w:w="2250" w:type="dxa"/>
            <w:vAlign w:val="bottom"/>
          </w:tcPr>
          <w:p w14:paraId="6147527A" w14:textId="77777777" w:rsidR="00E53D54" w:rsidRPr="00F327C0" w:rsidRDefault="00E53D54" w:rsidP="00E53D54">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vAlign w:val="bottom"/>
          </w:tcPr>
          <w:p w14:paraId="0833EAD0" w14:textId="40C9E101" w:rsidR="00E53D54" w:rsidRPr="00AA6956" w:rsidRDefault="00E53D54" w:rsidP="00E53D54">
            <w:pPr>
              <w:tabs>
                <w:tab w:val="decimal" w:pos="763"/>
              </w:tabs>
              <w:spacing w:line="220" w:lineRule="exact"/>
              <w:ind w:left="-135" w:right="7"/>
              <w:rPr>
                <w:rFonts w:cstheme="minorBidi"/>
                <w:sz w:val="16"/>
                <w:szCs w:val="16"/>
                <w:lang w:bidi="th-TH"/>
              </w:rPr>
            </w:pPr>
            <w:r>
              <w:rPr>
                <w:rFonts w:cstheme="minorBidi"/>
                <w:sz w:val="16"/>
                <w:szCs w:val="16"/>
                <w:lang w:bidi="th-TH"/>
              </w:rPr>
              <w:t>507</w:t>
            </w:r>
          </w:p>
        </w:tc>
        <w:tc>
          <w:tcPr>
            <w:tcW w:w="900" w:type="dxa"/>
            <w:vAlign w:val="bottom"/>
          </w:tcPr>
          <w:p w14:paraId="4AC3F4E5" w14:textId="4C9B29EC" w:rsidR="00E53D54" w:rsidRPr="00F36E23" w:rsidRDefault="00E53D54" w:rsidP="00E53D54">
            <w:pPr>
              <w:tabs>
                <w:tab w:val="decimal" w:pos="700"/>
              </w:tabs>
              <w:spacing w:line="220" w:lineRule="exact"/>
              <w:ind w:left="-115" w:right="-29"/>
              <w:rPr>
                <w:rFonts w:cs="Times New Roman"/>
                <w:sz w:val="16"/>
                <w:szCs w:val="16"/>
                <w:lang w:bidi="th-TH"/>
              </w:rPr>
            </w:pPr>
            <w:r>
              <w:rPr>
                <w:rFonts w:cs="Times New Roman"/>
                <w:sz w:val="16"/>
                <w:szCs w:val="16"/>
                <w:lang w:bidi="th-TH"/>
              </w:rPr>
              <w:t>13,400,000</w:t>
            </w:r>
          </w:p>
        </w:tc>
        <w:tc>
          <w:tcPr>
            <w:tcW w:w="990" w:type="dxa"/>
            <w:vAlign w:val="bottom"/>
          </w:tcPr>
          <w:p w14:paraId="661E3CC0" w14:textId="1ECCC089" w:rsidR="00E53D54" w:rsidRPr="00F36E23" w:rsidRDefault="00E53D54" w:rsidP="00E53D54">
            <w:pPr>
              <w:tabs>
                <w:tab w:val="decimal" w:pos="770"/>
              </w:tabs>
              <w:spacing w:line="220" w:lineRule="exact"/>
              <w:ind w:left="-135" w:right="-20"/>
              <w:rPr>
                <w:rFonts w:cs="Times New Roman"/>
                <w:sz w:val="16"/>
                <w:szCs w:val="16"/>
                <w:lang w:bidi="th-TH"/>
              </w:rPr>
            </w:pPr>
            <w:r>
              <w:rPr>
                <w:rFonts w:cs="Times New Roman"/>
                <w:sz w:val="16"/>
                <w:szCs w:val="16"/>
                <w:lang w:bidi="th-TH"/>
              </w:rPr>
              <w:t>-</w:t>
            </w:r>
          </w:p>
        </w:tc>
        <w:tc>
          <w:tcPr>
            <w:tcW w:w="1080" w:type="dxa"/>
            <w:vAlign w:val="bottom"/>
          </w:tcPr>
          <w:p w14:paraId="6C88FEA5" w14:textId="7F1F7E07" w:rsidR="00E53D54" w:rsidRPr="00F36E23" w:rsidRDefault="00E53D54" w:rsidP="00E53D54">
            <w:pPr>
              <w:tabs>
                <w:tab w:val="decimal" w:pos="872"/>
              </w:tabs>
              <w:spacing w:line="220" w:lineRule="exact"/>
              <w:ind w:left="-135" w:right="-10"/>
              <w:rPr>
                <w:rFonts w:cs="Times New Roman"/>
                <w:sz w:val="16"/>
                <w:szCs w:val="16"/>
                <w:lang w:bidi="th-TH"/>
              </w:rPr>
            </w:pPr>
            <w:r>
              <w:rPr>
                <w:rFonts w:cs="Times New Roman"/>
                <w:sz w:val="16"/>
                <w:szCs w:val="16"/>
                <w:lang w:bidi="th-TH"/>
              </w:rPr>
              <w:t>-</w:t>
            </w:r>
          </w:p>
        </w:tc>
        <w:tc>
          <w:tcPr>
            <w:tcW w:w="990" w:type="dxa"/>
            <w:vAlign w:val="bottom"/>
          </w:tcPr>
          <w:p w14:paraId="6A790B3A" w14:textId="1575AA74" w:rsidR="00E53D54" w:rsidRPr="00F36E23" w:rsidRDefault="00E53D54" w:rsidP="00E53D54">
            <w:pPr>
              <w:tabs>
                <w:tab w:val="decimal" w:pos="790"/>
              </w:tabs>
              <w:spacing w:line="220" w:lineRule="exact"/>
              <w:ind w:right="-46"/>
              <w:rPr>
                <w:rFonts w:cs="Times New Roman"/>
                <w:sz w:val="16"/>
                <w:szCs w:val="16"/>
                <w:lang w:bidi="th-TH"/>
              </w:rPr>
            </w:pPr>
            <w:r>
              <w:rPr>
                <w:rFonts w:cs="Times New Roman"/>
                <w:sz w:val="16"/>
                <w:szCs w:val="16"/>
                <w:lang w:bidi="th-TH"/>
              </w:rPr>
              <w:t>-</w:t>
            </w:r>
          </w:p>
        </w:tc>
        <w:tc>
          <w:tcPr>
            <w:tcW w:w="990" w:type="dxa"/>
            <w:vAlign w:val="bottom"/>
          </w:tcPr>
          <w:p w14:paraId="40B099B8" w14:textId="76F55B54" w:rsidR="00E53D54" w:rsidRPr="00F36E23" w:rsidRDefault="00E53D54" w:rsidP="00E53D54">
            <w:pPr>
              <w:tabs>
                <w:tab w:val="decimal" w:pos="740"/>
              </w:tabs>
              <w:spacing w:line="220" w:lineRule="exact"/>
              <w:ind w:left="-135"/>
              <w:rPr>
                <w:rFonts w:cs="Times New Roman"/>
                <w:sz w:val="16"/>
                <w:szCs w:val="16"/>
                <w:lang w:bidi="th-TH"/>
              </w:rPr>
            </w:pPr>
            <w:r w:rsidRPr="00E53D54">
              <w:rPr>
                <w:rFonts w:cs="Times New Roman"/>
                <w:sz w:val="16"/>
                <w:szCs w:val="16"/>
                <w:lang w:bidi="th-TH"/>
              </w:rPr>
              <w:t>2,190,836</w:t>
            </w:r>
          </w:p>
        </w:tc>
        <w:tc>
          <w:tcPr>
            <w:tcW w:w="990" w:type="dxa"/>
            <w:vAlign w:val="bottom"/>
          </w:tcPr>
          <w:p w14:paraId="52060607" w14:textId="0977EF27" w:rsidR="00E53D54" w:rsidRPr="00F36E23" w:rsidRDefault="00E53D54" w:rsidP="00E53D54">
            <w:pPr>
              <w:tabs>
                <w:tab w:val="decimal" w:pos="794"/>
              </w:tabs>
              <w:spacing w:line="220" w:lineRule="exact"/>
              <w:ind w:left="-135" w:right="-30"/>
              <w:rPr>
                <w:rFonts w:cs="Times New Roman"/>
                <w:sz w:val="16"/>
                <w:szCs w:val="16"/>
                <w:lang w:bidi="th-TH"/>
              </w:rPr>
            </w:pPr>
            <w:r w:rsidRPr="00E53D54">
              <w:rPr>
                <w:rFonts w:cs="Times New Roman"/>
                <w:sz w:val="16"/>
                <w:szCs w:val="16"/>
                <w:lang w:bidi="th-TH"/>
              </w:rPr>
              <w:t>15,591,343</w:t>
            </w:r>
          </w:p>
        </w:tc>
      </w:tr>
      <w:tr w:rsidR="00E53D54" w:rsidRPr="00F36E23" w14:paraId="5D93C9D3" w14:textId="77777777" w:rsidTr="009B0D73">
        <w:trPr>
          <w:cantSplit/>
        </w:trPr>
        <w:tc>
          <w:tcPr>
            <w:tcW w:w="2250" w:type="dxa"/>
            <w:vAlign w:val="bottom"/>
          </w:tcPr>
          <w:p w14:paraId="544F0FEF" w14:textId="77777777" w:rsidR="00E53D54" w:rsidRPr="0012708E" w:rsidRDefault="00E53D54" w:rsidP="00E53D54">
            <w:pPr>
              <w:tabs>
                <w:tab w:val="left" w:pos="266"/>
              </w:tabs>
              <w:spacing w:line="220" w:lineRule="exact"/>
              <w:ind w:left="106" w:right="9" w:hanging="124"/>
              <w:rPr>
                <w:rFonts w:cs="Times New Roman"/>
                <w:color w:val="000000"/>
                <w:sz w:val="16"/>
                <w:szCs w:val="16"/>
              </w:rPr>
            </w:pPr>
            <w:r w:rsidRPr="00EA52DF">
              <w:rPr>
                <w:rFonts w:cs="Times New Roman"/>
                <w:color w:val="000000"/>
                <w:sz w:val="16"/>
                <w:szCs w:val="16"/>
              </w:rPr>
              <w:t>Financial assets measured at FVTPL</w:t>
            </w:r>
          </w:p>
        </w:tc>
        <w:tc>
          <w:tcPr>
            <w:tcW w:w="990" w:type="dxa"/>
            <w:vAlign w:val="bottom"/>
          </w:tcPr>
          <w:p w14:paraId="77B9E2F8" w14:textId="57B03E8B" w:rsidR="00E53D54" w:rsidRPr="009B0D73" w:rsidRDefault="00E53D54" w:rsidP="00E53D54">
            <w:pPr>
              <w:tabs>
                <w:tab w:val="decimal" w:pos="763"/>
              </w:tabs>
              <w:spacing w:line="220" w:lineRule="exact"/>
              <w:ind w:left="-135" w:right="7"/>
              <w:rPr>
                <w:rFonts w:cs="Times New Roman"/>
                <w:sz w:val="16"/>
                <w:szCs w:val="16"/>
                <w:lang w:bidi="th-TH"/>
              </w:rPr>
            </w:pPr>
            <w:r>
              <w:rPr>
                <w:rFonts w:cs="Times New Roman"/>
                <w:sz w:val="16"/>
                <w:szCs w:val="16"/>
                <w:lang w:bidi="th-TH"/>
              </w:rPr>
              <w:t>-</w:t>
            </w:r>
          </w:p>
        </w:tc>
        <w:tc>
          <w:tcPr>
            <w:tcW w:w="900" w:type="dxa"/>
            <w:vAlign w:val="bottom"/>
          </w:tcPr>
          <w:p w14:paraId="4668CB3D" w14:textId="1F5C3AB5" w:rsidR="00E53D54" w:rsidRPr="00F36E23" w:rsidRDefault="00E53D54" w:rsidP="00E53D54">
            <w:pPr>
              <w:tabs>
                <w:tab w:val="decimal" w:pos="700"/>
              </w:tabs>
              <w:spacing w:line="220" w:lineRule="exact"/>
              <w:ind w:left="-115" w:right="-29"/>
              <w:rPr>
                <w:rFonts w:cs="Times New Roman"/>
                <w:sz w:val="16"/>
                <w:szCs w:val="16"/>
                <w:lang w:bidi="th-TH"/>
              </w:rPr>
            </w:pPr>
            <w:r>
              <w:rPr>
                <w:rFonts w:cs="Times New Roman"/>
                <w:sz w:val="16"/>
                <w:szCs w:val="16"/>
                <w:lang w:bidi="th-TH"/>
              </w:rPr>
              <w:t>-</w:t>
            </w:r>
          </w:p>
        </w:tc>
        <w:tc>
          <w:tcPr>
            <w:tcW w:w="990" w:type="dxa"/>
            <w:vAlign w:val="bottom"/>
          </w:tcPr>
          <w:p w14:paraId="52B345D9" w14:textId="6DD208A2" w:rsidR="00E53D54" w:rsidRPr="00F36E23" w:rsidRDefault="00E53D54" w:rsidP="00E53D54">
            <w:pPr>
              <w:tabs>
                <w:tab w:val="decimal" w:pos="770"/>
              </w:tabs>
              <w:spacing w:line="220" w:lineRule="exact"/>
              <w:ind w:left="-135" w:right="-20"/>
              <w:rPr>
                <w:rFonts w:cs="Times New Roman"/>
                <w:sz w:val="16"/>
                <w:szCs w:val="16"/>
                <w:lang w:bidi="th-TH"/>
              </w:rPr>
            </w:pPr>
            <w:r>
              <w:rPr>
                <w:rFonts w:cs="Times New Roman"/>
                <w:sz w:val="16"/>
                <w:szCs w:val="16"/>
                <w:lang w:bidi="th-TH"/>
              </w:rPr>
              <w:t>-</w:t>
            </w:r>
          </w:p>
        </w:tc>
        <w:tc>
          <w:tcPr>
            <w:tcW w:w="1080" w:type="dxa"/>
            <w:vAlign w:val="bottom"/>
          </w:tcPr>
          <w:p w14:paraId="7E445D3E" w14:textId="2DA2289D" w:rsidR="00E53D54" w:rsidRPr="00F36E23" w:rsidRDefault="00E53D54" w:rsidP="00E53D54">
            <w:pPr>
              <w:tabs>
                <w:tab w:val="decimal" w:pos="872"/>
              </w:tabs>
              <w:spacing w:line="220" w:lineRule="exact"/>
              <w:ind w:left="-135" w:right="-10"/>
              <w:rPr>
                <w:rFonts w:cs="Times New Roman"/>
                <w:sz w:val="16"/>
                <w:szCs w:val="16"/>
                <w:lang w:bidi="th-TH"/>
              </w:rPr>
            </w:pPr>
            <w:r>
              <w:rPr>
                <w:rFonts w:cs="Times New Roman"/>
                <w:sz w:val="16"/>
                <w:szCs w:val="16"/>
                <w:lang w:bidi="th-TH"/>
              </w:rPr>
              <w:t>-</w:t>
            </w:r>
          </w:p>
        </w:tc>
        <w:tc>
          <w:tcPr>
            <w:tcW w:w="990" w:type="dxa"/>
            <w:vAlign w:val="bottom"/>
          </w:tcPr>
          <w:p w14:paraId="3FBC01F1" w14:textId="40FCC8F4" w:rsidR="00E53D54" w:rsidRPr="00F36E23" w:rsidRDefault="00E53D54" w:rsidP="00E53D54">
            <w:pPr>
              <w:tabs>
                <w:tab w:val="decimal" w:pos="790"/>
              </w:tabs>
              <w:spacing w:line="220" w:lineRule="exact"/>
              <w:ind w:right="-46"/>
              <w:rPr>
                <w:rFonts w:cs="Times New Roman"/>
                <w:sz w:val="16"/>
                <w:szCs w:val="16"/>
                <w:lang w:bidi="th-TH"/>
              </w:rPr>
            </w:pPr>
            <w:r>
              <w:rPr>
                <w:rFonts w:cs="Times New Roman"/>
                <w:sz w:val="16"/>
                <w:szCs w:val="16"/>
                <w:lang w:bidi="th-TH"/>
              </w:rPr>
              <w:t>-</w:t>
            </w:r>
          </w:p>
        </w:tc>
        <w:tc>
          <w:tcPr>
            <w:tcW w:w="990" w:type="dxa"/>
            <w:vAlign w:val="bottom"/>
          </w:tcPr>
          <w:p w14:paraId="572B6F06" w14:textId="4D45D888" w:rsidR="00E53D54" w:rsidRPr="009B0D73" w:rsidRDefault="00E53D54" w:rsidP="00E53D54">
            <w:pPr>
              <w:tabs>
                <w:tab w:val="decimal" w:pos="740"/>
              </w:tabs>
              <w:spacing w:line="220" w:lineRule="exact"/>
              <w:ind w:left="-135"/>
              <w:rPr>
                <w:rFonts w:cs="Times New Roman"/>
                <w:sz w:val="16"/>
                <w:szCs w:val="16"/>
                <w:lang w:bidi="th-TH"/>
              </w:rPr>
            </w:pPr>
            <w:r w:rsidRPr="00E53D54">
              <w:rPr>
                <w:rFonts w:cs="Times New Roman"/>
                <w:sz w:val="16"/>
                <w:szCs w:val="16"/>
                <w:lang w:bidi="th-TH"/>
              </w:rPr>
              <w:t>20,457</w:t>
            </w:r>
          </w:p>
        </w:tc>
        <w:tc>
          <w:tcPr>
            <w:tcW w:w="990" w:type="dxa"/>
            <w:vAlign w:val="bottom"/>
          </w:tcPr>
          <w:p w14:paraId="4F933637" w14:textId="5D0760A7" w:rsidR="00E53D54" w:rsidRPr="00F36E23" w:rsidRDefault="00E53D54" w:rsidP="00E53D54">
            <w:pPr>
              <w:tabs>
                <w:tab w:val="decimal" w:pos="794"/>
              </w:tabs>
              <w:spacing w:line="220" w:lineRule="exact"/>
              <w:ind w:left="-135" w:right="-30"/>
              <w:rPr>
                <w:rFonts w:cs="Times New Roman"/>
                <w:sz w:val="16"/>
                <w:szCs w:val="16"/>
                <w:lang w:bidi="th-TH"/>
              </w:rPr>
            </w:pPr>
            <w:r w:rsidRPr="00E53D54">
              <w:rPr>
                <w:rFonts w:cs="Times New Roman"/>
                <w:sz w:val="16"/>
                <w:szCs w:val="16"/>
                <w:lang w:bidi="th-TH"/>
              </w:rPr>
              <w:t>20,457</w:t>
            </w:r>
          </w:p>
        </w:tc>
      </w:tr>
      <w:tr w:rsidR="00E53D54" w:rsidRPr="00F36E23" w14:paraId="68F9EF18" w14:textId="77777777">
        <w:trPr>
          <w:cantSplit/>
        </w:trPr>
        <w:tc>
          <w:tcPr>
            <w:tcW w:w="2250" w:type="dxa"/>
            <w:vAlign w:val="bottom"/>
          </w:tcPr>
          <w:p w14:paraId="09B2886F" w14:textId="77777777" w:rsidR="00E53D54" w:rsidRPr="00AA6956" w:rsidRDefault="00E53D54" w:rsidP="00E53D54">
            <w:pPr>
              <w:tabs>
                <w:tab w:val="left" w:pos="266"/>
              </w:tabs>
              <w:spacing w:line="220" w:lineRule="exact"/>
              <w:ind w:left="106" w:right="9" w:hanging="124"/>
              <w:rPr>
                <w:rFonts w:cstheme="minorBidi"/>
                <w:sz w:val="16"/>
                <w:lang w:bidi="th-TH"/>
              </w:rPr>
            </w:pPr>
            <w:r w:rsidRPr="0012708E">
              <w:rPr>
                <w:rFonts w:cs="Times New Roman"/>
                <w:color w:val="000000"/>
                <w:sz w:val="16"/>
                <w:szCs w:val="16"/>
              </w:rPr>
              <w:t xml:space="preserve">Investments, net </w:t>
            </w:r>
          </w:p>
        </w:tc>
        <w:tc>
          <w:tcPr>
            <w:tcW w:w="990" w:type="dxa"/>
          </w:tcPr>
          <w:p w14:paraId="2128C991" w14:textId="1329C283" w:rsidR="00E53D54" w:rsidRPr="009B0D73" w:rsidRDefault="00E53D54" w:rsidP="00E53D54">
            <w:pPr>
              <w:tabs>
                <w:tab w:val="decimal" w:pos="763"/>
              </w:tabs>
              <w:spacing w:line="220" w:lineRule="exact"/>
              <w:ind w:left="-135" w:right="7"/>
              <w:rPr>
                <w:rFonts w:cs="Times New Roman"/>
                <w:sz w:val="16"/>
                <w:szCs w:val="16"/>
                <w:lang w:bidi="th-TH"/>
              </w:rPr>
            </w:pPr>
            <w:r>
              <w:rPr>
                <w:rFonts w:cs="Times New Roman"/>
                <w:sz w:val="16"/>
                <w:szCs w:val="16"/>
                <w:lang w:bidi="th-TH"/>
              </w:rPr>
              <w:t>-</w:t>
            </w:r>
          </w:p>
        </w:tc>
        <w:tc>
          <w:tcPr>
            <w:tcW w:w="900" w:type="dxa"/>
          </w:tcPr>
          <w:p w14:paraId="34C97ED7" w14:textId="1BAB6B1C" w:rsidR="00E53D54" w:rsidRPr="00F36E23" w:rsidRDefault="00E53D54" w:rsidP="00E53D54">
            <w:pPr>
              <w:tabs>
                <w:tab w:val="decimal" w:pos="700"/>
              </w:tabs>
              <w:spacing w:line="220" w:lineRule="exact"/>
              <w:ind w:left="-115" w:right="-29"/>
              <w:rPr>
                <w:rFonts w:cs="Times New Roman"/>
                <w:sz w:val="16"/>
                <w:szCs w:val="16"/>
                <w:lang w:bidi="th-TH"/>
              </w:rPr>
            </w:pPr>
            <w:r w:rsidRPr="00E53D54">
              <w:rPr>
                <w:rFonts w:cs="Times New Roman"/>
                <w:sz w:val="16"/>
                <w:szCs w:val="16"/>
                <w:lang w:bidi="th-TH"/>
              </w:rPr>
              <w:t>1,648,871</w:t>
            </w:r>
          </w:p>
        </w:tc>
        <w:tc>
          <w:tcPr>
            <w:tcW w:w="990" w:type="dxa"/>
          </w:tcPr>
          <w:p w14:paraId="3113DCAB" w14:textId="007CAE45" w:rsidR="00E53D54" w:rsidRPr="00F36E23" w:rsidRDefault="00E53D54" w:rsidP="00E53D54">
            <w:pPr>
              <w:tabs>
                <w:tab w:val="decimal" w:pos="770"/>
              </w:tabs>
              <w:spacing w:line="220" w:lineRule="exact"/>
              <w:ind w:left="-135" w:right="-20"/>
              <w:rPr>
                <w:rFonts w:cs="Times New Roman"/>
                <w:sz w:val="16"/>
                <w:szCs w:val="16"/>
                <w:lang w:bidi="th-TH"/>
              </w:rPr>
            </w:pPr>
            <w:r w:rsidRPr="00E53D54">
              <w:rPr>
                <w:rFonts w:cs="Times New Roman"/>
                <w:sz w:val="16"/>
                <w:szCs w:val="16"/>
                <w:lang w:bidi="th-TH"/>
              </w:rPr>
              <w:t>869,394</w:t>
            </w:r>
          </w:p>
        </w:tc>
        <w:tc>
          <w:tcPr>
            <w:tcW w:w="1080" w:type="dxa"/>
          </w:tcPr>
          <w:p w14:paraId="62054870" w14:textId="531C4FAC" w:rsidR="00E53D54" w:rsidRPr="00AA6956" w:rsidRDefault="00E53D54" w:rsidP="00E53D54">
            <w:pPr>
              <w:tabs>
                <w:tab w:val="decimal" w:pos="872"/>
              </w:tabs>
              <w:spacing w:line="220" w:lineRule="exact"/>
              <w:ind w:left="-135" w:right="-10"/>
              <w:rPr>
                <w:rFonts w:cstheme="minorBidi"/>
                <w:sz w:val="16"/>
                <w:szCs w:val="16"/>
                <w:lang w:bidi="th-TH"/>
              </w:rPr>
            </w:pPr>
            <w:r w:rsidRPr="00E53D54">
              <w:rPr>
                <w:rFonts w:cstheme="minorBidi"/>
                <w:sz w:val="16"/>
                <w:szCs w:val="16"/>
                <w:lang w:bidi="th-TH"/>
              </w:rPr>
              <w:t>231,</w:t>
            </w:r>
            <w:r w:rsidR="00D83872">
              <w:rPr>
                <w:rFonts w:cstheme="minorBidi"/>
                <w:sz w:val="16"/>
                <w:szCs w:val="16"/>
                <w:lang w:bidi="th-TH"/>
              </w:rPr>
              <w:t>732</w:t>
            </w:r>
          </w:p>
        </w:tc>
        <w:tc>
          <w:tcPr>
            <w:tcW w:w="990" w:type="dxa"/>
          </w:tcPr>
          <w:p w14:paraId="7FB8D2FD" w14:textId="779CFCE1" w:rsidR="00E53D54" w:rsidRPr="000A53C7" w:rsidRDefault="00B619E0" w:rsidP="00E53D54">
            <w:pPr>
              <w:tabs>
                <w:tab w:val="decimal" w:pos="790"/>
              </w:tabs>
              <w:spacing w:line="220" w:lineRule="exact"/>
              <w:ind w:right="-46"/>
              <w:rPr>
                <w:rFonts w:cs="Times New Roman"/>
                <w:sz w:val="16"/>
                <w:szCs w:val="16"/>
                <w:lang w:bidi="th-TH"/>
              </w:rPr>
            </w:pPr>
            <w:r w:rsidRPr="00AA6956">
              <w:rPr>
                <w:rFonts w:cs="Times New Roman"/>
                <w:sz w:val="16"/>
                <w:szCs w:val="16"/>
                <w:cs/>
                <w:lang w:bidi="th-TH"/>
              </w:rPr>
              <w:t>-</w:t>
            </w:r>
          </w:p>
        </w:tc>
        <w:tc>
          <w:tcPr>
            <w:tcW w:w="990" w:type="dxa"/>
          </w:tcPr>
          <w:p w14:paraId="70834019" w14:textId="083DDD3D" w:rsidR="00E53D54" w:rsidRPr="000A53C7" w:rsidRDefault="00B619E0" w:rsidP="00E53D54">
            <w:pPr>
              <w:tabs>
                <w:tab w:val="decimal" w:pos="740"/>
              </w:tabs>
              <w:spacing w:line="220" w:lineRule="exact"/>
              <w:ind w:left="-135"/>
              <w:rPr>
                <w:rFonts w:cs="Times New Roman"/>
                <w:sz w:val="16"/>
                <w:szCs w:val="16"/>
                <w:lang w:bidi="th-TH"/>
              </w:rPr>
            </w:pPr>
            <w:r w:rsidRPr="00AA6956">
              <w:rPr>
                <w:rFonts w:cs="Times New Roman"/>
                <w:sz w:val="16"/>
                <w:szCs w:val="16"/>
                <w:lang w:bidi="th-TH"/>
              </w:rPr>
              <w:t>2,483</w:t>
            </w:r>
          </w:p>
        </w:tc>
        <w:tc>
          <w:tcPr>
            <w:tcW w:w="990" w:type="dxa"/>
          </w:tcPr>
          <w:p w14:paraId="763EF996" w14:textId="5A686691" w:rsidR="00E53D54" w:rsidRPr="00B619E0" w:rsidRDefault="00B619E0" w:rsidP="00E53D54">
            <w:pPr>
              <w:tabs>
                <w:tab w:val="decimal" w:pos="794"/>
              </w:tabs>
              <w:spacing w:line="220" w:lineRule="exact"/>
              <w:ind w:left="-135" w:right="-30"/>
              <w:rPr>
                <w:rFonts w:cs="Times New Roman"/>
                <w:sz w:val="16"/>
                <w:szCs w:val="16"/>
                <w:lang w:bidi="th-TH"/>
              </w:rPr>
            </w:pPr>
            <w:r w:rsidRPr="00B619E0">
              <w:rPr>
                <w:rFonts w:cs="Times New Roman"/>
                <w:sz w:val="16"/>
                <w:szCs w:val="16"/>
                <w:lang w:bidi="th-TH"/>
              </w:rPr>
              <w:t>2,752,480</w:t>
            </w:r>
          </w:p>
        </w:tc>
      </w:tr>
      <w:tr w:rsidR="00E53D54" w:rsidRPr="00F36E23" w14:paraId="60AB645D" w14:textId="77777777">
        <w:trPr>
          <w:cantSplit/>
        </w:trPr>
        <w:tc>
          <w:tcPr>
            <w:tcW w:w="2250" w:type="dxa"/>
            <w:vAlign w:val="bottom"/>
          </w:tcPr>
          <w:p w14:paraId="57565272" w14:textId="77777777" w:rsidR="00E53D54" w:rsidRPr="0012708E" w:rsidRDefault="00E53D54" w:rsidP="00E53D54">
            <w:pPr>
              <w:tabs>
                <w:tab w:val="left" w:pos="356"/>
              </w:tabs>
              <w:spacing w:line="220" w:lineRule="exact"/>
              <w:ind w:right="9"/>
              <w:rPr>
                <w:rFonts w:cs="Times New Roman"/>
                <w:sz w:val="16"/>
                <w:szCs w:val="16"/>
              </w:rPr>
            </w:pPr>
            <w:r w:rsidRPr="0012708E">
              <w:rPr>
                <w:rFonts w:cs="Times New Roman"/>
                <w:sz w:val="16"/>
                <w:szCs w:val="16"/>
              </w:rPr>
              <w:t xml:space="preserve">Loans to customers </w:t>
            </w:r>
            <w:r w:rsidRPr="0012708E">
              <w:rPr>
                <w:rFonts w:cs="Times New Roman"/>
                <w:sz w:val="16"/>
                <w:szCs w:val="16"/>
                <w:vertAlign w:val="superscript"/>
              </w:rPr>
              <w:t>(1), (2)</w:t>
            </w:r>
          </w:p>
        </w:tc>
        <w:tc>
          <w:tcPr>
            <w:tcW w:w="990" w:type="dxa"/>
          </w:tcPr>
          <w:p w14:paraId="25A5BA61" w14:textId="1DA65C99" w:rsidR="00E53D54" w:rsidRPr="00B619E0" w:rsidRDefault="00B619E0" w:rsidP="00E53D54">
            <w:pPr>
              <w:tabs>
                <w:tab w:val="decimal" w:pos="763"/>
              </w:tabs>
              <w:spacing w:line="220" w:lineRule="exact"/>
              <w:ind w:left="-135" w:right="7"/>
              <w:rPr>
                <w:rFonts w:cs="Times New Roman"/>
                <w:sz w:val="16"/>
                <w:szCs w:val="16"/>
                <w:lang w:bidi="th-TH"/>
              </w:rPr>
            </w:pPr>
            <w:r w:rsidRPr="00B619E0">
              <w:rPr>
                <w:rFonts w:cs="Times New Roman"/>
                <w:sz w:val="16"/>
                <w:szCs w:val="16"/>
                <w:lang w:bidi="th-TH"/>
              </w:rPr>
              <w:t>269,843</w:t>
            </w:r>
          </w:p>
        </w:tc>
        <w:tc>
          <w:tcPr>
            <w:tcW w:w="900" w:type="dxa"/>
          </w:tcPr>
          <w:p w14:paraId="61EBE258" w14:textId="3D81318A" w:rsidR="00E53D54" w:rsidRPr="00AA6956" w:rsidRDefault="00B619E0" w:rsidP="00E53D54">
            <w:pPr>
              <w:tabs>
                <w:tab w:val="decimal" w:pos="700"/>
              </w:tabs>
              <w:spacing w:line="220" w:lineRule="exact"/>
              <w:ind w:left="-115" w:right="-29"/>
              <w:rPr>
                <w:rFonts w:cstheme="minorBidi"/>
                <w:sz w:val="16"/>
                <w:szCs w:val="16"/>
                <w:lang w:bidi="th-TH"/>
              </w:rPr>
            </w:pPr>
            <w:r w:rsidRPr="00B619E0">
              <w:rPr>
                <w:rFonts w:cs="Times New Roman"/>
                <w:sz w:val="16"/>
                <w:szCs w:val="16"/>
                <w:lang w:bidi="th-TH"/>
              </w:rPr>
              <w:t>108,828,585</w:t>
            </w:r>
          </w:p>
        </w:tc>
        <w:tc>
          <w:tcPr>
            <w:tcW w:w="990" w:type="dxa"/>
          </w:tcPr>
          <w:p w14:paraId="31573245" w14:textId="3D29C5B6" w:rsidR="00E53D54" w:rsidRPr="00B619E0" w:rsidRDefault="00B619E0" w:rsidP="00E53D54">
            <w:pPr>
              <w:tabs>
                <w:tab w:val="decimal" w:pos="770"/>
              </w:tabs>
              <w:spacing w:line="220" w:lineRule="exact"/>
              <w:ind w:left="-135" w:right="-20"/>
              <w:rPr>
                <w:rFonts w:cs="Times New Roman"/>
                <w:sz w:val="16"/>
                <w:szCs w:val="16"/>
                <w:lang w:bidi="th-TH"/>
              </w:rPr>
            </w:pPr>
            <w:r w:rsidRPr="00B619E0">
              <w:rPr>
                <w:rFonts w:cs="Times New Roman"/>
                <w:sz w:val="16"/>
                <w:szCs w:val="16"/>
                <w:lang w:bidi="th-TH"/>
              </w:rPr>
              <w:t>22,848,905</w:t>
            </w:r>
          </w:p>
        </w:tc>
        <w:tc>
          <w:tcPr>
            <w:tcW w:w="1080" w:type="dxa"/>
          </w:tcPr>
          <w:p w14:paraId="793054E8" w14:textId="1EECDAB6" w:rsidR="00E53D54" w:rsidRPr="00AA6956" w:rsidRDefault="00B619E0" w:rsidP="00E53D54">
            <w:pPr>
              <w:tabs>
                <w:tab w:val="decimal" w:pos="872"/>
              </w:tabs>
              <w:spacing w:line="220" w:lineRule="exact"/>
              <w:ind w:left="-135" w:right="-10"/>
              <w:rPr>
                <w:rFonts w:cstheme="minorBidi"/>
                <w:sz w:val="16"/>
                <w:szCs w:val="16"/>
                <w:lang w:bidi="th-TH"/>
              </w:rPr>
            </w:pPr>
            <w:r w:rsidRPr="00B619E0">
              <w:rPr>
                <w:rFonts w:cstheme="minorBidi"/>
                <w:sz w:val="16"/>
                <w:szCs w:val="16"/>
                <w:lang w:bidi="th-TH"/>
              </w:rPr>
              <w:t>20,509,950</w:t>
            </w:r>
          </w:p>
        </w:tc>
        <w:tc>
          <w:tcPr>
            <w:tcW w:w="990" w:type="dxa"/>
          </w:tcPr>
          <w:p w14:paraId="4E36524C" w14:textId="00295833" w:rsidR="00E53D54" w:rsidRPr="000A53C7" w:rsidRDefault="00B619E0" w:rsidP="00E53D54">
            <w:pPr>
              <w:tabs>
                <w:tab w:val="decimal" w:pos="790"/>
              </w:tabs>
              <w:spacing w:line="220" w:lineRule="exact"/>
              <w:ind w:right="-46"/>
              <w:rPr>
                <w:rFonts w:cs="Times New Roman"/>
                <w:sz w:val="16"/>
                <w:szCs w:val="16"/>
                <w:lang w:bidi="th-TH"/>
              </w:rPr>
            </w:pPr>
            <w:r w:rsidRPr="00AA6956">
              <w:rPr>
                <w:rFonts w:cs="Times New Roman"/>
                <w:sz w:val="16"/>
                <w:szCs w:val="16"/>
                <w:lang w:bidi="th-TH"/>
              </w:rPr>
              <w:t>19,204,49</w:t>
            </w:r>
            <w:r w:rsidR="000D23C4" w:rsidRPr="00AA6956">
              <w:rPr>
                <w:rFonts w:cs="Times New Roman"/>
                <w:sz w:val="16"/>
                <w:szCs w:val="16"/>
                <w:lang w:bidi="th-TH"/>
              </w:rPr>
              <w:t>6</w:t>
            </w:r>
          </w:p>
        </w:tc>
        <w:tc>
          <w:tcPr>
            <w:tcW w:w="990" w:type="dxa"/>
          </w:tcPr>
          <w:p w14:paraId="15001DEE" w14:textId="6F645C48" w:rsidR="00E53D54" w:rsidRPr="000A53C7" w:rsidRDefault="00B619E0" w:rsidP="00E53D54">
            <w:pPr>
              <w:tabs>
                <w:tab w:val="decimal" w:pos="740"/>
              </w:tabs>
              <w:spacing w:line="220" w:lineRule="exact"/>
              <w:ind w:left="-135"/>
              <w:rPr>
                <w:rFonts w:cs="Times New Roman"/>
                <w:sz w:val="16"/>
                <w:szCs w:val="16"/>
                <w:rtl/>
                <w:cs/>
                <w:lang w:bidi="th-TH"/>
              </w:rPr>
            </w:pPr>
            <w:r w:rsidRPr="00AA6956">
              <w:rPr>
                <w:rFonts w:cs="Times New Roman"/>
                <w:sz w:val="16"/>
                <w:szCs w:val="16"/>
                <w:cs/>
                <w:lang w:bidi="th-TH"/>
              </w:rPr>
              <w:t>-</w:t>
            </w:r>
          </w:p>
        </w:tc>
        <w:tc>
          <w:tcPr>
            <w:tcW w:w="990" w:type="dxa"/>
          </w:tcPr>
          <w:p w14:paraId="4088F1A7" w14:textId="47899B83" w:rsidR="00E53D54" w:rsidRPr="00AA6956" w:rsidRDefault="00B619E0" w:rsidP="00E53D54">
            <w:pPr>
              <w:tabs>
                <w:tab w:val="decimal" w:pos="794"/>
              </w:tabs>
              <w:spacing w:line="220" w:lineRule="exact"/>
              <w:ind w:left="-135" w:right="-30"/>
              <w:rPr>
                <w:rFonts w:cstheme="minorBidi"/>
                <w:sz w:val="16"/>
                <w:szCs w:val="16"/>
                <w:lang w:bidi="th-TH"/>
              </w:rPr>
            </w:pPr>
            <w:r w:rsidRPr="00B619E0">
              <w:rPr>
                <w:rFonts w:cstheme="minorBidi"/>
                <w:sz w:val="16"/>
                <w:szCs w:val="16"/>
                <w:lang w:bidi="th-TH"/>
              </w:rPr>
              <w:t>171,661,779</w:t>
            </w:r>
          </w:p>
        </w:tc>
      </w:tr>
      <w:tr w:rsidR="00B619E0" w:rsidRPr="00F36E23" w14:paraId="76E8389C" w14:textId="77777777" w:rsidTr="00AA6956">
        <w:trPr>
          <w:cantSplit/>
        </w:trPr>
        <w:tc>
          <w:tcPr>
            <w:tcW w:w="2250" w:type="dxa"/>
            <w:vAlign w:val="bottom"/>
          </w:tcPr>
          <w:p w14:paraId="2A3635AE" w14:textId="77777777" w:rsidR="00B619E0" w:rsidRPr="0012708E" w:rsidRDefault="00B619E0" w:rsidP="00B619E0">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vAlign w:val="bottom"/>
          </w:tcPr>
          <w:p w14:paraId="7CB60B48" w14:textId="6C8A3FAB" w:rsidR="00B619E0" w:rsidRPr="00F36E23" w:rsidRDefault="00B619E0" w:rsidP="00B619E0">
            <w:pPr>
              <w:pBdr>
                <w:bottom w:val="single" w:sz="4" w:space="1" w:color="auto"/>
              </w:pBdr>
              <w:tabs>
                <w:tab w:val="decimal" w:pos="763"/>
              </w:tabs>
              <w:spacing w:line="220" w:lineRule="exact"/>
              <w:ind w:left="-135" w:right="7"/>
              <w:rPr>
                <w:rFonts w:cs="Times New Roman"/>
                <w:sz w:val="16"/>
                <w:szCs w:val="16"/>
                <w:lang w:bidi="th-TH"/>
              </w:rPr>
            </w:pPr>
            <w:r>
              <w:rPr>
                <w:rFonts w:cs="Times New Roman"/>
                <w:sz w:val="16"/>
                <w:szCs w:val="16"/>
                <w:lang w:bidi="th-TH"/>
              </w:rPr>
              <w:t>-</w:t>
            </w:r>
          </w:p>
        </w:tc>
        <w:tc>
          <w:tcPr>
            <w:tcW w:w="900" w:type="dxa"/>
            <w:vAlign w:val="bottom"/>
          </w:tcPr>
          <w:p w14:paraId="6EDBB666" w14:textId="0EB9758A" w:rsidR="00B619E0" w:rsidRPr="00F36E23" w:rsidRDefault="00B619E0" w:rsidP="00B619E0">
            <w:pPr>
              <w:pBdr>
                <w:bottom w:val="single" w:sz="4" w:space="1" w:color="auto"/>
              </w:pBdr>
              <w:tabs>
                <w:tab w:val="decimal" w:pos="700"/>
              </w:tabs>
              <w:spacing w:line="220" w:lineRule="exact"/>
              <w:ind w:left="-115" w:right="-29"/>
              <w:rPr>
                <w:rFonts w:cs="Times New Roman"/>
                <w:sz w:val="16"/>
                <w:szCs w:val="16"/>
                <w:lang w:bidi="th-TH"/>
              </w:rPr>
            </w:pPr>
            <w:r>
              <w:rPr>
                <w:rFonts w:cs="Times New Roman"/>
                <w:sz w:val="16"/>
                <w:szCs w:val="16"/>
                <w:lang w:bidi="th-TH"/>
              </w:rPr>
              <w:t>-</w:t>
            </w:r>
          </w:p>
        </w:tc>
        <w:tc>
          <w:tcPr>
            <w:tcW w:w="990" w:type="dxa"/>
            <w:vAlign w:val="bottom"/>
          </w:tcPr>
          <w:p w14:paraId="7DF160F6" w14:textId="7BDEF0B1" w:rsidR="00B619E0" w:rsidRPr="00F36E23" w:rsidRDefault="00B619E0" w:rsidP="00B619E0">
            <w:pPr>
              <w:pBdr>
                <w:bottom w:val="single" w:sz="4" w:space="1" w:color="auto"/>
              </w:pBdr>
              <w:tabs>
                <w:tab w:val="decimal" w:pos="770"/>
              </w:tabs>
              <w:spacing w:line="220" w:lineRule="exact"/>
              <w:ind w:left="-135" w:right="-20"/>
              <w:rPr>
                <w:rFonts w:cs="Times New Roman"/>
                <w:sz w:val="16"/>
                <w:szCs w:val="16"/>
                <w:lang w:bidi="th-TH"/>
              </w:rPr>
            </w:pPr>
            <w:r>
              <w:rPr>
                <w:rFonts w:cs="Times New Roman"/>
                <w:sz w:val="16"/>
                <w:szCs w:val="16"/>
                <w:lang w:bidi="th-TH"/>
              </w:rPr>
              <w:t>-</w:t>
            </w:r>
          </w:p>
        </w:tc>
        <w:tc>
          <w:tcPr>
            <w:tcW w:w="1080" w:type="dxa"/>
            <w:vAlign w:val="bottom"/>
          </w:tcPr>
          <w:p w14:paraId="3021AB97" w14:textId="32C4B408" w:rsidR="00B619E0" w:rsidRPr="00F36E23" w:rsidRDefault="00B619E0" w:rsidP="00B619E0">
            <w:pPr>
              <w:pBdr>
                <w:bottom w:val="single" w:sz="4" w:space="1" w:color="auto"/>
              </w:pBdr>
              <w:tabs>
                <w:tab w:val="decimal" w:pos="872"/>
              </w:tabs>
              <w:spacing w:line="220" w:lineRule="exact"/>
              <w:ind w:left="-135" w:right="-10"/>
              <w:rPr>
                <w:rFonts w:cs="Times New Roman"/>
                <w:sz w:val="16"/>
                <w:szCs w:val="16"/>
                <w:lang w:bidi="th-TH"/>
              </w:rPr>
            </w:pPr>
            <w:r>
              <w:rPr>
                <w:rFonts w:cs="Times New Roman"/>
                <w:sz w:val="16"/>
                <w:szCs w:val="16"/>
                <w:lang w:bidi="th-TH"/>
              </w:rPr>
              <w:t>-</w:t>
            </w:r>
          </w:p>
        </w:tc>
        <w:tc>
          <w:tcPr>
            <w:tcW w:w="990" w:type="dxa"/>
            <w:vAlign w:val="bottom"/>
          </w:tcPr>
          <w:p w14:paraId="16C07AD4" w14:textId="3F3B68F4" w:rsidR="00B619E0" w:rsidRPr="00F36E23" w:rsidRDefault="00B619E0" w:rsidP="00B619E0">
            <w:pPr>
              <w:pBdr>
                <w:bottom w:val="single" w:sz="4" w:space="1" w:color="auto"/>
              </w:pBdr>
              <w:tabs>
                <w:tab w:val="decimal" w:pos="790"/>
              </w:tabs>
              <w:spacing w:line="220" w:lineRule="exact"/>
              <w:ind w:right="-46"/>
              <w:rPr>
                <w:rFonts w:cs="Times New Roman"/>
                <w:sz w:val="16"/>
                <w:szCs w:val="16"/>
                <w:lang w:bidi="th-TH"/>
              </w:rPr>
            </w:pPr>
            <w:r>
              <w:rPr>
                <w:rFonts w:cs="Times New Roman"/>
                <w:sz w:val="16"/>
                <w:szCs w:val="16"/>
                <w:lang w:bidi="th-TH"/>
              </w:rPr>
              <w:t>-</w:t>
            </w:r>
          </w:p>
        </w:tc>
        <w:tc>
          <w:tcPr>
            <w:tcW w:w="990" w:type="dxa"/>
          </w:tcPr>
          <w:p w14:paraId="7134C89E" w14:textId="4D29406B" w:rsidR="00B619E0" w:rsidRPr="00AA6956" w:rsidRDefault="00B619E0" w:rsidP="00B619E0">
            <w:pPr>
              <w:pBdr>
                <w:bottom w:val="single" w:sz="4" w:space="1" w:color="auto"/>
              </w:pBdr>
              <w:tabs>
                <w:tab w:val="decimal" w:pos="740"/>
              </w:tabs>
              <w:spacing w:line="220" w:lineRule="exact"/>
              <w:ind w:left="-135"/>
              <w:rPr>
                <w:rFonts w:cstheme="minorBidi"/>
                <w:sz w:val="16"/>
                <w:rtl/>
                <w:cs/>
                <w:lang w:bidi="th-TH"/>
              </w:rPr>
            </w:pPr>
            <w:r w:rsidRPr="00B619E0">
              <w:rPr>
                <w:rFonts w:cstheme="minorBidi"/>
                <w:sz w:val="16"/>
                <w:lang w:bidi="th-TH"/>
              </w:rPr>
              <w:t>1,466,98</w:t>
            </w:r>
            <w:r w:rsidR="00ED15DC">
              <w:rPr>
                <w:rFonts w:cstheme="minorBidi"/>
                <w:sz w:val="16"/>
                <w:lang w:bidi="th-TH"/>
              </w:rPr>
              <w:t>4</w:t>
            </w:r>
          </w:p>
        </w:tc>
        <w:tc>
          <w:tcPr>
            <w:tcW w:w="990" w:type="dxa"/>
          </w:tcPr>
          <w:p w14:paraId="110138AE" w14:textId="429922F0" w:rsidR="00B619E0" w:rsidRPr="00AA6956" w:rsidRDefault="00B619E0" w:rsidP="00B619E0">
            <w:pPr>
              <w:pBdr>
                <w:bottom w:val="single" w:sz="4" w:space="1" w:color="auto"/>
              </w:pBdr>
              <w:tabs>
                <w:tab w:val="decimal" w:pos="794"/>
              </w:tabs>
              <w:spacing w:line="220" w:lineRule="exact"/>
              <w:ind w:left="-135" w:right="-30"/>
              <w:rPr>
                <w:rFonts w:cstheme="minorBidi"/>
                <w:sz w:val="16"/>
                <w:szCs w:val="16"/>
                <w:lang w:bidi="th-TH"/>
              </w:rPr>
            </w:pPr>
            <w:r w:rsidRPr="00B619E0">
              <w:rPr>
                <w:rFonts w:cstheme="minorBidi"/>
                <w:sz w:val="16"/>
                <w:szCs w:val="16"/>
                <w:lang w:bidi="th-TH"/>
              </w:rPr>
              <w:t>1,466,98</w:t>
            </w:r>
            <w:r w:rsidR="00ED15DC">
              <w:rPr>
                <w:rFonts w:cstheme="minorBidi"/>
                <w:sz w:val="16"/>
                <w:szCs w:val="16"/>
                <w:lang w:bidi="th-TH"/>
              </w:rPr>
              <w:t>4</w:t>
            </w:r>
          </w:p>
        </w:tc>
      </w:tr>
      <w:tr w:rsidR="00B619E0" w:rsidRPr="00F36E23" w14:paraId="15B8A1F2" w14:textId="77777777">
        <w:trPr>
          <w:cantSplit/>
        </w:trPr>
        <w:tc>
          <w:tcPr>
            <w:tcW w:w="2250" w:type="dxa"/>
            <w:vAlign w:val="bottom"/>
          </w:tcPr>
          <w:p w14:paraId="45D0AADD" w14:textId="77777777" w:rsidR="00B619E0" w:rsidRPr="0012708E" w:rsidRDefault="00B619E0" w:rsidP="00B619E0">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tcPr>
          <w:p w14:paraId="7137B33A" w14:textId="7B5F6704" w:rsidR="00B619E0" w:rsidRPr="00AA6956" w:rsidRDefault="00B619E0" w:rsidP="00B619E0">
            <w:pPr>
              <w:pBdr>
                <w:bottom w:val="double" w:sz="4" w:space="1" w:color="auto"/>
              </w:pBdr>
              <w:tabs>
                <w:tab w:val="decimal" w:pos="763"/>
              </w:tabs>
              <w:spacing w:line="220" w:lineRule="exact"/>
              <w:ind w:left="-135" w:right="7"/>
              <w:rPr>
                <w:rFonts w:cstheme="minorBidi"/>
                <w:b/>
                <w:bCs/>
                <w:sz w:val="16"/>
                <w:szCs w:val="16"/>
                <w:lang w:bidi="th-TH"/>
              </w:rPr>
            </w:pPr>
            <w:r w:rsidRPr="00B619E0">
              <w:rPr>
                <w:rFonts w:cstheme="minorBidi"/>
                <w:b/>
                <w:bCs/>
                <w:sz w:val="16"/>
                <w:szCs w:val="16"/>
                <w:lang w:bidi="th-TH"/>
              </w:rPr>
              <w:t>270,350</w:t>
            </w:r>
          </w:p>
        </w:tc>
        <w:tc>
          <w:tcPr>
            <w:tcW w:w="900" w:type="dxa"/>
          </w:tcPr>
          <w:p w14:paraId="00E3BB33" w14:textId="47429362" w:rsidR="00B619E0" w:rsidRPr="00AA6956" w:rsidRDefault="00B619E0" w:rsidP="00B619E0">
            <w:pPr>
              <w:pBdr>
                <w:bottom w:val="double" w:sz="4" w:space="1" w:color="auto"/>
              </w:pBdr>
              <w:tabs>
                <w:tab w:val="decimal" w:pos="700"/>
              </w:tabs>
              <w:spacing w:line="220" w:lineRule="exact"/>
              <w:ind w:left="-115" w:right="-29"/>
              <w:rPr>
                <w:rFonts w:cstheme="minorBidi"/>
                <w:b/>
                <w:bCs/>
                <w:sz w:val="16"/>
                <w:szCs w:val="16"/>
                <w:lang w:bidi="th-TH"/>
              </w:rPr>
            </w:pPr>
            <w:r w:rsidRPr="00B619E0">
              <w:rPr>
                <w:rFonts w:cstheme="minorBidi"/>
                <w:b/>
                <w:bCs/>
                <w:sz w:val="16"/>
                <w:szCs w:val="16"/>
                <w:lang w:bidi="th-TH"/>
              </w:rPr>
              <w:t>123,877,456</w:t>
            </w:r>
          </w:p>
        </w:tc>
        <w:tc>
          <w:tcPr>
            <w:tcW w:w="990" w:type="dxa"/>
          </w:tcPr>
          <w:p w14:paraId="3B914235" w14:textId="1E07DD62" w:rsidR="00B619E0" w:rsidRPr="00AA6956" w:rsidRDefault="00B619E0" w:rsidP="00B619E0">
            <w:pPr>
              <w:pBdr>
                <w:bottom w:val="double" w:sz="4" w:space="1" w:color="auto"/>
              </w:pBdr>
              <w:tabs>
                <w:tab w:val="decimal" w:pos="770"/>
              </w:tabs>
              <w:spacing w:line="220" w:lineRule="exact"/>
              <w:ind w:left="-135" w:right="-20"/>
              <w:rPr>
                <w:rFonts w:cstheme="minorBidi"/>
                <w:b/>
                <w:bCs/>
                <w:sz w:val="16"/>
                <w:szCs w:val="16"/>
                <w:lang w:bidi="th-TH"/>
              </w:rPr>
            </w:pPr>
            <w:r w:rsidRPr="00B619E0">
              <w:rPr>
                <w:rFonts w:cstheme="minorBidi"/>
                <w:b/>
                <w:bCs/>
                <w:sz w:val="16"/>
                <w:szCs w:val="16"/>
                <w:lang w:bidi="th-TH"/>
              </w:rPr>
              <w:t>23,718,299</w:t>
            </w:r>
          </w:p>
        </w:tc>
        <w:tc>
          <w:tcPr>
            <w:tcW w:w="1080" w:type="dxa"/>
          </w:tcPr>
          <w:p w14:paraId="4EA5CB50" w14:textId="020F92F2" w:rsidR="00B619E0" w:rsidRPr="00AA6956" w:rsidRDefault="00B619E0" w:rsidP="00B619E0">
            <w:pPr>
              <w:pBdr>
                <w:bottom w:val="double" w:sz="4" w:space="1" w:color="auto"/>
              </w:pBdr>
              <w:tabs>
                <w:tab w:val="decimal" w:pos="872"/>
              </w:tabs>
              <w:spacing w:line="220" w:lineRule="exact"/>
              <w:ind w:left="-135" w:right="-10"/>
              <w:rPr>
                <w:rFonts w:cstheme="minorBidi"/>
                <w:b/>
                <w:bCs/>
                <w:sz w:val="16"/>
                <w:szCs w:val="16"/>
                <w:lang w:bidi="th-TH"/>
              </w:rPr>
            </w:pPr>
            <w:r w:rsidRPr="00B619E0">
              <w:rPr>
                <w:rFonts w:cstheme="minorBidi"/>
                <w:b/>
                <w:bCs/>
                <w:sz w:val="16"/>
                <w:szCs w:val="16"/>
                <w:lang w:bidi="th-TH"/>
              </w:rPr>
              <w:t>20,741,682</w:t>
            </w:r>
          </w:p>
        </w:tc>
        <w:tc>
          <w:tcPr>
            <w:tcW w:w="990" w:type="dxa"/>
          </w:tcPr>
          <w:p w14:paraId="49759C1F" w14:textId="07DE1FCB" w:rsidR="00B619E0" w:rsidRPr="00AA6956" w:rsidRDefault="00B619E0" w:rsidP="00B619E0">
            <w:pPr>
              <w:pBdr>
                <w:bottom w:val="double" w:sz="4" w:space="1" w:color="auto"/>
              </w:pBdr>
              <w:tabs>
                <w:tab w:val="decimal" w:pos="790"/>
              </w:tabs>
              <w:spacing w:line="220" w:lineRule="exact"/>
              <w:ind w:right="-46"/>
              <w:rPr>
                <w:rFonts w:cstheme="minorBidi"/>
                <w:b/>
                <w:bCs/>
                <w:sz w:val="16"/>
                <w:szCs w:val="16"/>
                <w:lang w:bidi="th-TH"/>
              </w:rPr>
            </w:pPr>
            <w:r w:rsidRPr="00B619E0">
              <w:rPr>
                <w:rFonts w:cstheme="minorBidi"/>
                <w:b/>
                <w:bCs/>
                <w:sz w:val="16"/>
                <w:szCs w:val="16"/>
                <w:lang w:bidi="th-TH"/>
              </w:rPr>
              <w:t>19,204,49</w:t>
            </w:r>
            <w:r w:rsidR="00F95899">
              <w:rPr>
                <w:rFonts w:cstheme="minorBidi"/>
                <w:b/>
                <w:bCs/>
                <w:sz w:val="16"/>
                <w:szCs w:val="16"/>
                <w:lang w:bidi="th-TH"/>
              </w:rPr>
              <w:t>6</w:t>
            </w:r>
          </w:p>
        </w:tc>
        <w:tc>
          <w:tcPr>
            <w:tcW w:w="990" w:type="dxa"/>
          </w:tcPr>
          <w:p w14:paraId="3FF325DB" w14:textId="6F76509C" w:rsidR="00B619E0" w:rsidRPr="00AA6956" w:rsidRDefault="00B619E0" w:rsidP="00B619E0">
            <w:pPr>
              <w:pBdr>
                <w:bottom w:val="double" w:sz="4" w:space="1" w:color="auto"/>
              </w:pBdr>
              <w:tabs>
                <w:tab w:val="decimal" w:pos="740"/>
              </w:tabs>
              <w:spacing w:line="220" w:lineRule="exact"/>
              <w:ind w:left="-135"/>
              <w:rPr>
                <w:rFonts w:cstheme="minorBidi"/>
                <w:b/>
                <w:bCs/>
                <w:sz w:val="16"/>
                <w:szCs w:val="16"/>
                <w:lang w:bidi="th-TH"/>
              </w:rPr>
            </w:pPr>
            <w:r w:rsidRPr="00B619E0">
              <w:rPr>
                <w:rFonts w:cstheme="minorBidi"/>
                <w:b/>
                <w:bCs/>
                <w:sz w:val="16"/>
                <w:szCs w:val="16"/>
                <w:lang w:bidi="th-TH"/>
              </w:rPr>
              <w:t>4,121,37</w:t>
            </w:r>
            <w:r w:rsidR="00ED15DC">
              <w:rPr>
                <w:rFonts w:cstheme="minorBidi"/>
                <w:b/>
                <w:bCs/>
                <w:sz w:val="16"/>
                <w:szCs w:val="16"/>
                <w:lang w:bidi="th-TH"/>
              </w:rPr>
              <w:t>6</w:t>
            </w:r>
          </w:p>
        </w:tc>
        <w:tc>
          <w:tcPr>
            <w:tcW w:w="990" w:type="dxa"/>
          </w:tcPr>
          <w:p w14:paraId="6E001F2B" w14:textId="28FF74C6" w:rsidR="00B619E0" w:rsidRPr="00AA6956" w:rsidRDefault="00B619E0" w:rsidP="00B619E0">
            <w:pPr>
              <w:pBdr>
                <w:bottom w:val="double" w:sz="4" w:space="1" w:color="auto"/>
              </w:pBdr>
              <w:tabs>
                <w:tab w:val="decimal" w:pos="794"/>
              </w:tabs>
              <w:spacing w:line="220" w:lineRule="exact"/>
              <w:ind w:left="-135" w:right="-30"/>
              <w:rPr>
                <w:rFonts w:cstheme="minorBidi"/>
                <w:b/>
                <w:bCs/>
                <w:sz w:val="16"/>
                <w:szCs w:val="16"/>
                <w:lang w:bidi="th-TH"/>
              </w:rPr>
            </w:pPr>
            <w:r w:rsidRPr="00B619E0">
              <w:rPr>
                <w:rFonts w:cstheme="minorBidi"/>
                <w:b/>
                <w:bCs/>
                <w:sz w:val="16"/>
                <w:szCs w:val="16"/>
                <w:lang w:bidi="th-TH"/>
              </w:rPr>
              <w:t>191,933,65</w:t>
            </w:r>
            <w:r w:rsidR="004B3B92">
              <w:rPr>
                <w:rFonts w:cstheme="minorBidi"/>
                <w:b/>
                <w:bCs/>
                <w:sz w:val="16"/>
                <w:szCs w:val="16"/>
                <w:lang w:bidi="th-TH"/>
              </w:rPr>
              <w:t>9</w:t>
            </w:r>
          </w:p>
        </w:tc>
      </w:tr>
      <w:tr w:rsidR="00B619E0" w:rsidRPr="0012708E" w14:paraId="2248D5FA" w14:textId="77777777">
        <w:trPr>
          <w:cantSplit/>
        </w:trPr>
        <w:tc>
          <w:tcPr>
            <w:tcW w:w="2250" w:type="dxa"/>
          </w:tcPr>
          <w:p w14:paraId="672974FD" w14:textId="77777777" w:rsidR="00B619E0" w:rsidRPr="0012708E" w:rsidRDefault="00B619E0" w:rsidP="00B619E0">
            <w:pPr>
              <w:tabs>
                <w:tab w:val="left" w:pos="266"/>
              </w:tabs>
              <w:spacing w:line="220" w:lineRule="exact"/>
              <w:ind w:left="106" w:right="9" w:hanging="124"/>
              <w:rPr>
                <w:rFonts w:cs="Times New Roman"/>
                <w:sz w:val="16"/>
                <w:szCs w:val="16"/>
              </w:rPr>
            </w:pPr>
          </w:p>
        </w:tc>
        <w:tc>
          <w:tcPr>
            <w:tcW w:w="990" w:type="dxa"/>
            <w:vAlign w:val="bottom"/>
          </w:tcPr>
          <w:p w14:paraId="3C79F0F7" w14:textId="77777777" w:rsidR="00B619E0" w:rsidRPr="009B0D73" w:rsidRDefault="00B619E0" w:rsidP="00B619E0">
            <w:pPr>
              <w:tabs>
                <w:tab w:val="decimal" w:pos="763"/>
              </w:tabs>
              <w:spacing w:line="220" w:lineRule="exact"/>
              <w:ind w:left="-135" w:right="7"/>
              <w:rPr>
                <w:rFonts w:cs="Times New Roman"/>
                <w:sz w:val="16"/>
                <w:szCs w:val="16"/>
                <w:lang w:bidi="th-TH"/>
              </w:rPr>
            </w:pPr>
          </w:p>
        </w:tc>
        <w:tc>
          <w:tcPr>
            <w:tcW w:w="900" w:type="dxa"/>
            <w:vAlign w:val="bottom"/>
          </w:tcPr>
          <w:p w14:paraId="2D1E1284" w14:textId="77777777" w:rsidR="00B619E0" w:rsidRPr="009B0D73" w:rsidRDefault="00B619E0" w:rsidP="00B619E0">
            <w:pPr>
              <w:tabs>
                <w:tab w:val="decimal" w:pos="700"/>
              </w:tabs>
              <w:spacing w:line="220" w:lineRule="exact"/>
              <w:ind w:left="-115" w:right="-29"/>
              <w:rPr>
                <w:rFonts w:cs="Times New Roman"/>
                <w:sz w:val="16"/>
                <w:szCs w:val="16"/>
                <w:lang w:bidi="th-TH"/>
              </w:rPr>
            </w:pPr>
          </w:p>
        </w:tc>
        <w:tc>
          <w:tcPr>
            <w:tcW w:w="990" w:type="dxa"/>
            <w:vAlign w:val="bottom"/>
          </w:tcPr>
          <w:p w14:paraId="75B9232C" w14:textId="77777777" w:rsidR="00B619E0" w:rsidRPr="009B0D73" w:rsidRDefault="00B619E0" w:rsidP="00B619E0">
            <w:pPr>
              <w:tabs>
                <w:tab w:val="decimal" w:pos="770"/>
              </w:tabs>
              <w:spacing w:line="220" w:lineRule="exact"/>
              <w:ind w:left="-135" w:right="-20"/>
              <w:rPr>
                <w:rFonts w:cs="Times New Roman"/>
                <w:sz w:val="16"/>
                <w:szCs w:val="16"/>
                <w:lang w:bidi="th-TH"/>
              </w:rPr>
            </w:pPr>
          </w:p>
        </w:tc>
        <w:tc>
          <w:tcPr>
            <w:tcW w:w="1080" w:type="dxa"/>
            <w:vAlign w:val="bottom"/>
          </w:tcPr>
          <w:p w14:paraId="5A874B4A" w14:textId="77777777" w:rsidR="00B619E0" w:rsidRPr="009B0D73" w:rsidRDefault="00B619E0" w:rsidP="00B619E0">
            <w:pPr>
              <w:tabs>
                <w:tab w:val="decimal" w:pos="872"/>
              </w:tabs>
              <w:spacing w:line="220" w:lineRule="exact"/>
              <w:ind w:left="-135" w:right="-10"/>
              <w:rPr>
                <w:rFonts w:cs="Times New Roman"/>
                <w:sz w:val="16"/>
                <w:szCs w:val="16"/>
                <w:lang w:bidi="th-TH"/>
              </w:rPr>
            </w:pPr>
          </w:p>
        </w:tc>
        <w:tc>
          <w:tcPr>
            <w:tcW w:w="990" w:type="dxa"/>
            <w:vAlign w:val="bottom"/>
          </w:tcPr>
          <w:p w14:paraId="13603CEA" w14:textId="77777777" w:rsidR="00B619E0" w:rsidRPr="009B0D73" w:rsidRDefault="00B619E0" w:rsidP="00B619E0">
            <w:pPr>
              <w:tabs>
                <w:tab w:val="decimal" w:pos="780"/>
              </w:tabs>
              <w:spacing w:line="220" w:lineRule="exact"/>
              <w:ind w:right="-46"/>
              <w:rPr>
                <w:rFonts w:cs="Times New Roman"/>
                <w:sz w:val="16"/>
                <w:szCs w:val="16"/>
                <w:lang w:bidi="th-TH"/>
              </w:rPr>
            </w:pPr>
          </w:p>
        </w:tc>
        <w:tc>
          <w:tcPr>
            <w:tcW w:w="990" w:type="dxa"/>
          </w:tcPr>
          <w:p w14:paraId="6E0D871D" w14:textId="77777777" w:rsidR="00B619E0" w:rsidRPr="009B0D73" w:rsidRDefault="00B619E0" w:rsidP="00B619E0">
            <w:pPr>
              <w:tabs>
                <w:tab w:val="decimal" w:pos="740"/>
              </w:tabs>
              <w:spacing w:line="220" w:lineRule="exact"/>
              <w:ind w:left="-135"/>
              <w:rPr>
                <w:rFonts w:cs="Times New Roman"/>
                <w:sz w:val="16"/>
                <w:szCs w:val="16"/>
                <w:lang w:bidi="th-TH"/>
              </w:rPr>
            </w:pPr>
          </w:p>
        </w:tc>
        <w:tc>
          <w:tcPr>
            <w:tcW w:w="990" w:type="dxa"/>
            <w:vAlign w:val="bottom"/>
          </w:tcPr>
          <w:p w14:paraId="180566E3" w14:textId="77777777" w:rsidR="00B619E0" w:rsidRPr="009B0D73" w:rsidRDefault="00B619E0" w:rsidP="00B619E0">
            <w:pPr>
              <w:tabs>
                <w:tab w:val="decimal" w:pos="794"/>
              </w:tabs>
              <w:spacing w:line="220" w:lineRule="exact"/>
              <w:ind w:left="-135" w:right="-30"/>
              <w:rPr>
                <w:rFonts w:cs="Times New Roman"/>
                <w:sz w:val="16"/>
                <w:szCs w:val="16"/>
                <w:lang w:bidi="th-TH"/>
              </w:rPr>
            </w:pPr>
          </w:p>
        </w:tc>
      </w:tr>
      <w:tr w:rsidR="00B619E0" w:rsidRPr="0012708E" w14:paraId="3A0BC0E8" w14:textId="77777777">
        <w:trPr>
          <w:cantSplit/>
        </w:trPr>
        <w:tc>
          <w:tcPr>
            <w:tcW w:w="2250" w:type="dxa"/>
          </w:tcPr>
          <w:p w14:paraId="5F45A48C" w14:textId="77777777" w:rsidR="00B619E0" w:rsidRPr="0012708E" w:rsidRDefault="00B619E0" w:rsidP="00B619E0">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vAlign w:val="bottom"/>
          </w:tcPr>
          <w:p w14:paraId="0DC668B4" w14:textId="77777777" w:rsidR="00B619E0" w:rsidRPr="0012708E" w:rsidRDefault="00B619E0" w:rsidP="00B619E0">
            <w:pPr>
              <w:tabs>
                <w:tab w:val="decimal" w:pos="763"/>
              </w:tabs>
              <w:spacing w:line="220" w:lineRule="exact"/>
              <w:ind w:left="-135" w:right="7"/>
              <w:rPr>
                <w:rFonts w:cs="Times New Roman"/>
                <w:sz w:val="16"/>
                <w:szCs w:val="16"/>
                <w:lang w:bidi="th-TH"/>
              </w:rPr>
            </w:pPr>
          </w:p>
        </w:tc>
        <w:tc>
          <w:tcPr>
            <w:tcW w:w="900" w:type="dxa"/>
            <w:vAlign w:val="bottom"/>
          </w:tcPr>
          <w:p w14:paraId="0FAB6CB4" w14:textId="77777777" w:rsidR="00B619E0" w:rsidRPr="0012708E" w:rsidRDefault="00B619E0" w:rsidP="00B619E0">
            <w:pPr>
              <w:tabs>
                <w:tab w:val="decimal" w:pos="700"/>
              </w:tabs>
              <w:spacing w:line="220" w:lineRule="exact"/>
              <w:ind w:left="-115" w:right="-29"/>
              <w:rPr>
                <w:rFonts w:cs="Times New Roman"/>
                <w:sz w:val="16"/>
                <w:szCs w:val="16"/>
                <w:lang w:bidi="th-TH"/>
              </w:rPr>
            </w:pPr>
          </w:p>
        </w:tc>
        <w:tc>
          <w:tcPr>
            <w:tcW w:w="990" w:type="dxa"/>
            <w:vAlign w:val="bottom"/>
          </w:tcPr>
          <w:p w14:paraId="3E75E86B" w14:textId="77777777" w:rsidR="00B619E0" w:rsidRPr="0012708E" w:rsidRDefault="00B619E0" w:rsidP="00B619E0">
            <w:pPr>
              <w:tabs>
                <w:tab w:val="decimal" w:pos="770"/>
              </w:tabs>
              <w:spacing w:line="220" w:lineRule="exact"/>
              <w:ind w:left="-135" w:right="-20"/>
              <w:rPr>
                <w:rFonts w:cs="Times New Roman"/>
                <w:sz w:val="16"/>
                <w:szCs w:val="16"/>
                <w:lang w:bidi="th-TH"/>
              </w:rPr>
            </w:pPr>
          </w:p>
        </w:tc>
        <w:tc>
          <w:tcPr>
            <w:tcW w:w="1080" w:type="dxa"/>
            <w:vAlign w:val="bottom"/>
          </w:tcPr>
          <w:p w14:paraId="4C621F19" w14:textId="77777777" w:rsidR="00B619E0" w:rsidRPr="0012708E" w:rsidRDefault="00B619E0" w:rsidP="00B619E0">
            <w:pPr>
              <w:tabs>
                <w:tab w:val="decimal" w:pos="872"/>
              </w:tabs>
              <w:spacing w:line="220" w:lineRule="exact"/>
              <w:ind w:left="-135" w:right="-10"/>
              <w:rPr>
                <w:rFonts w:cs="Times New Roman"/>
                <w:sz w:val="16"/>
                <w:szCs w:val="16"/>
                <w:lang w:bidi="th-TH"/>
              </w:rPr>
            </w:pPr>
          </w:p>
        </w:tc>
        <w:tc>
          <w:tcPr>
            <w:tcW w:w="990" w:type="dxa"/>
            <w:vAlign w:val="bottom"/>
          </w:tcPr>
          <w:p w14:paraId="6B4FCDD5" w14:textId="77777777" w:rsidR="00B619E0" w:rsidRPr="0012708E" w:rsidRDefault="00B619E0" w:rsidP="00B619E0">
            <w:pPr>
              <w:tabs>
                <w:tab w:val="decimal" w:pos="780"/>
              </w:tabs>
              <w:spacing w:line="220" w:lineRule="exact"/>
              <w:ind w:right="-46"/>
              <w:rPr>
                <w:rFonts w:cs="Times New Roman"/>
                <w:sz w:val="16"/>
                <w:szCs w:val="16"/>
                <w:lang w:bidi="th-TH"/>
              </w:rPr>
            </w:pPr>
          </w:p>
        </w:tc>
        <w:tc>
          <w:tcPr>
            <w:tcW w:w="990" w:type="dxa"/>
          </w:tcPr>
          <w:p w14:paraId="6F9856B8" w14:textId="77777777" w:rsidR="00B619E0" w:rsidRPr="0012708E" w:rsidRDefault="00B619E0" w:rsidP="00B619E0">
            <w:pPr>
              <w:tabs>
                <w:tab w:val="decimal" w:pos="740"/>
              </w:tabs>
              <w:spacing w:line="220" w:lineRule="exact"/>
              <w:ind w:left="-135"/>
              <w:rPr>
                <w:rFonts w:cs="Times New Roman"/>
                <w:sz w:val="16"/>
                <w:szCs w:val="16"/>
                <w:lang w:bidi="th-TH"/>
              </w:rPr>
            </w:pPr>
          </w:p>
        </w:tc>
        <w:tc>
          <w:tcPr>
            <w:tcW w:w="990" w:type="dxa"/>
            <w:vAlign w:val="bottom"/>
          </w:tcPr>
          <w:p w14:paraId="4243B1E0" w14:textId="77777777" w:rsidR="00B619E0" w:rsidRPr="0012708E" w:rsidRDefault="00B619E0" w:rsidP="00B619E0">
            <w:pPr>
              <w:tabs>
                <w:tab w:val="decimal" w:pos="794"/>
              </w:tabs>
              <w:spacing w:line="220" w:lineRule="exact"/>
              <w:ind w:left="-135" w:right="-30"/>
              <w:rPr>
                <w:rFonts w:cs="Times New Roman"/>
                <w:sz w:val="16"/>
                <w:szCs w:val="16"/>
                <w:lang w:bidi="th-TH"/>
              </w:rPr>
            </w:pPr>
          </w:p>
        </w:tc>
      </w:tr>
      <w:tr w:rsidR="00B619E0" w:rsidRPr="00F36E23" w14:paraId="088256D6" w14:textId="77777777">
        <w:trPr>
          <w:cantSplit/>
        </w:trPr>
        <w:tc>
          <w:tcPr>
            <w:tcW w:w="2250" w:type="dxa"/>
          </w:tcPr>
          <w:p w14:paraId="6FF458A6" w14:textId="77777777" w:rsidR="00B619E0" w:rsidRPr="0012708E" w:rsidRDefault="00B619E0" w:rsidP="00B619E0">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tcPr>
          <w:p w14:paraId="0BF9C661" w14:textId="4372957B" w:rsidR="00B619E0" w:rsidRPr="00AA6956" w:rsidRDefault="00B619E0" w:rsidP="00B619E0">
            <w:pPr>
              <w:tabs>
                <w:tab w:val="decimal" w:pos="763"/>
              </w:tabs>
              <w:spacing w:line="220" w:lineRule="exact"/>
              <w:ind w:left="-135" w:right="7"/>
              <w:rPr>
                <w:rFonts w:cstheme="minorBidi"/>
                <w:sz w:val="16"/>
                <w:szCs w:val="16"/>
                <w:lang w:bidi="th-TH"/>
              </w:rPr>
            </w:pPr>
            <w:r w:rsidRPr="00B619E0">
              <w:rPr>
                <w:rFonts w:cstheme="minorBidi"/>
                <w:sz w:val="16"/>
                <w:szCs w:val="16"/>
                <w:lang w:bidi="th-TH"/>
              </w:rPr>
              <w:t>42,454,933</w:t>
            </w:r>
          </w:p>
        </w:tc>
        <w:tc>
          <w:tcPr>
            <w:tcW w:w="900" w:type="dxa"/>
          </w:tcPr>
          <w:p w14:paraId="083C2446" w14:textId="31601E5E" w:rsidR="00B619E0" w:rsidRPr="00AA6956" w:rsidRDefault="00B619E0" w:rsidP="00B619E0">
            <w:pPr>
              <w:tabs>
                <w:tab w:val="decimal" w:pos="700"/>
              </w:tabs>
              <w:spacing w:line="220" w:lineRule="exact"/>
              <w:ind w:left="-115" w:right="-29"/>
              <w:rPr>
                <w:rFonts w:cstheme="minorBidi"/>
                <w:sz w:val="16"/>
                <w:szCs w:val="16"/>
                <w:lang w:bidi="th-TH"/>
              </w:rPr>
            </w:pPr>
            <w:r w:rsidRPr="00B619E0">
              <w:rPr>
                <w:rFonts w:cstheme="minorBidi"/>
                <w:sz w:val="16"/>
                <w:szCs w:val="16"/>
                <w:lang w:bidi="th-TH"/>
              </w:rPr>
              <w:t>20,342,213</w:t>
            </w:r>
          </w:p>
        </w:tc>
        <w:tc>
          <w:tcPr>
            <w:tcW w:w="990" w:type="dxa"/>
          </w:tcPr>
          <w:p w14:paraId="06484B47" w14:textId="2CE64BC4" w:rsidR="00B619E0" w:rsidRPr="00AA6956" w:rsidRDefault="00B619E0" w:rsidP="00B619E0">
            <w:pPr>
              <w:tabs>
                <w:tab w:val="decimal" w:pos="770"/>
              </w:tabs>
              <w:spacing w:line="220" w:lineRule="exact"/>
              <w:ind w:left="-135" w:right="-20"/>
              <w:rPr>
                <w:rFonts w:cstheme="minorBidi"/>
                <w:sz w:val="16"/>
                <w:szCs w:val="16"/>
                <w:lang w:bidi="th-TH"/>
              </w:rPr>
            </w:pPr>
            <w:r w:rsidRPr="00B619E0">
              <w:rPr>
                <w:rFonts w:cstheme="minorBidi"/>
                <w:sz w:val="16"/>
                <w:szCs w:val="16"/>
                <w:lang w:bidi="th-TH"/>
              </w:rPr>
              <w:t>74,741,099</w:t>
            </w:r>
          </w:p>
        </w:tc>
        <w:tc>
          <w:tcPr>
            <w:tcW w:w="1080" w:type="dxa"/>
          </w:tcPr>
          <w:p w14:paraId="1E7C9EF6" w14:textId="11F4BFE3" w:rsidR="00B619E0" w:rsidRPr="00AA6956" w:rsidRDefault="00B619E0" w:rsidP="00B619E0">
            <w:pPr>
              <w:tabs>
                <w:tab w:val="decimal" w:pos="872"/>
              </w:tabs>
              <w:spacing w:line="220" w:lineRule="exact"/>
              <w:ind w:left="-135" w:right="-10"/>
              <w:rPr>
                <w:rFonts w:cstheme="minorBidi"/>
                <w:sz w:val="16"/>
                <w:szCs w:val="16"/>
                <w:lang w:bidi="th-TH"/>
              </w:rPr>
            </w:pPr>
            <w:r w:rsidRPr="00B619E0">
              <w:rPr>
                <w:rFonts w:cstheme="minorBidi"/>
                <w:sz w:val="16"/>
                <w:szCs w:val="16"/>
                <w:lang w:bidi="th-TH"/>
              </w:rPr>
              <w:t>3,489,694</w:t>
            </w:r>
          </w:p>
        </w:tc>
        <w:tc>
          <w:tcPr>
            <w:tcW w:w="990" w:type="dxa"/>
          </w:tcPr>
          <w:p w14:paraId="2DEB17BD" w14:textId="71E6DA22" w:rsidR="00B619E0" w:rsidRPr="002D265C" w:rsidRDefault="00B619E0" w:rsidP="00B619E0">
            <w:pPr>
              <w:tabs>
                <w:tab w:val="decimal" w:pos="780"/>
              </w:tabs>
              <w:spacing w:line="220" w:lineRule="exact"/>
              <w:ind w:right="-46"/>
              <w:rPr>
                <w:rFonts w:cs="Times New Roman"/>
                <w:sz w:val="16"/>
                <w:szCs w:val="16"/>
                <w:lang w:bidi="th-TH"/>
              </w:rPr>
            </w:pPr>
            <w:r w:rsidRPr="00AA6956">
              <w:rPr>
                <w:rFonts w:cs="Times New Roman"/>
                <w:sz w:val="16"/>
                <w:szCs w:val="16"/>
                <w:cs/>
                <w:lang w:bidi="th-TH"/>
              </w:rPr>
              <w:t>-</w:t>
            </w:r>
          </w:p>
        </w:tc>
        <w:tc>
          <w:tcPr>
            <w:tcW w:w="990" w:type="dxa"/>
          </w:tcPr>
          <w:p w14:paraId="2EFA755E" w14:textId="7F04D0B4" w:rsidR="00B619E0" w:rsidRPr="00B619E0" w:rsidRDefault="00B619E0" w:rsidP="00B619E0">
            <w:pPr>
              <w:tabs>
                <w:tab w:val="decimal" w:pos="740"/>
              </w:tabs>
              <w:spacing w:line="220" w:lineRule="exact"/>
              <w:ind w:left="-135"/>
              <w:rPr>
                <w:rFonts w:cs="Times New Roman"/>
                <w:sz w:val="16"/>
                <w:szCs w:val="16"/>
                <w:lang w:bidi="th-TH"/>
              </w:rPr>
            </w:pPr>
            <w:r w:rsidRPr="00B619E0">
              <w:rPr>
                <w:rFonts w:cs="Times New Roman"/>
                <w:sz w:val="16"/>
                <w:szCs w:val="16"/>
                <w:lang w:bidi="th-TH"/>
              </w:rPr>
              <w:t>60,478</w:t>
            </w:r>
          </w:p>
        </w:tc>
        <w:tc>
          <w:tcPr>
            <w:tcW w:w="990" w:type="dxa"/>
          </w:tcPr>
          <w:p w14:paraId="59756A78" w14:textId="68E66F89" w:rsidR="00B619E0" w:rsidRPr="00AA6956" w:rsidRDefault="00B619E0" w:rsidP="00B619E0">
            <w:pPr>
              <w:tabs>
                <w:tab w:val="decimal" w:pos="794"/>
              </w:tabs>
              <w:spacing w:line="220" w:lineRule="exact"/>
              <w:ind w:left="-135" w:right="-30"/>
              <w:rPr>
                <w:rFonts w:cstheme="minorBidi"/>
                <w:sz w:val="16"/>
                <w:szCs w:val="16"/>
                <w:lang w:bidi="th-TH"/>
              </w:rPr>
            </w:pPr>
            <w:r w:rsidRPr="00B619E0">
              <w:rPr>
                <w:rFonts w:cstheme="minorBidi"/>
                <w:sz w:val="16"/>
                <w:szCs w:val="16"/>
                <w:lang w:bidi="th-TH"/>
              </w:rPr>
              <w:t>141,088,417</w:t>
            </w:r>
          </w:p>
        </w:tc>
      </w:tr>
      <w:tr w:rsidR="00B619E0" w:rsidRPr="00F36E23" w14:paraId="2D774150" w14:textId="77777777">
        <w:trPr>
          <w:cantSplit/>
        </w:trPr>
        <w:tc>
          <w:tcPr>
            <w:tcW w:w="2250" w:type="dxa"/>
          </w:tcPr>
          <w:p w14:paraId="0B4A1009" w14:textId="77777777" w:rsidR="00B619E0" w:rsidRPr="0012708E" w:rsidRDefault="00B619E0" w:rsidP="00B619E0">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vAlign w:val="bottom"/>
          </w:tcPr>
          <w:p w14:paraId="3355D6E7" w14:textId="6B2F8C65" w:rsidR="00B619E0" w:rsidRPr="00AA6956" w:rsidRDefault="00B619E0" w:rsidP="00B619E0">
            <w:pPr>
              <w:tabs>
                <w:tab w:val="decimal" w:pos="763"/>
              </w:tabs>
              <w:spacing w:line="220" w:lineRule="exact"/>
              <w:ind w:left="-135" w:right="7"/>
              <w:rPr>
                <w:rFonts w:cstheme="minorBidi"/>
                <w:sz w:val="16"/>
                <w:szCs w:val="16"/>
                <w:lang w:bidi="th-TH"/>
              </w:rPr>
            </w:pPr>
            <w:r w:rsidRPr="00B619E0">
              <w:rPr>
                <w:rFonts w:cstheme="minorBidi"/>
                <w:sz w:val="16"/>
                <w:szCs w:val="16"/>
                <w:lang w:bidi="th-TH"/>
              </w:rPr>
              <w:t>509,17</w:t>
            </w:r>
            <w:r w:rsidR="00F3504E">
              <w:rPr>
                <w:rFonts w:cstheme="minorBidi"/>
                <w:sz w:val="16"/>
                <w:szCs w:val="16"/>
                <w:lang w:bidi="th-TH"/>
              </w:rPr>
              <w:t>6</w:t>
            </w:r>
          </w:p>
        </w:tc>
        <w:tc>
          <w:tcPr>
            <w:tcW w:w="900" w:type="dxa"/>
            <w:vAlign w:val="bottom"/>
          </w:tcPr>
          <w:p w14:paraId="7F222724" w14:textId="1258FF9D" w:rsidR="00B619E0" w:rsidRPr="00AA6956" w:rsidRDefault="00B619E0" w:rsidP="00B619E0">
            <w:pPr>
              <w:tabs>
                <w:tab w:val="decimal" w:pos="700"/>
              </w:tabs>
              <w:spacing w:line="220" w:lineRule="exact"/>
              <w:ind w:left="-115" w:right="-29"/>
              <w:rPr>
                <w:rFonts w:cstheme="minorBidi"/>
                <w:sz w:val="16"/>
                <w:szCs w:val="16"/>
                <w:lang w:bidi="th-TH"/>
              </w:rPr>
            </w:pPr>
            <w:r w:rsidRPr="00B619E0">
              <w:rPr>
                <w:rFonts w:cstheme="minorBidi"/>
                <w:sz w:val="16"/>
                <w:szCs w:val="16"/>
                <w:lang w:bidi="th-TH"/>
              </w:rPr>
              <w:t>23,070</w:t>
            </w:r>
          </w:p>
        </w:tc>
        <w:tc>
          <w:tcPr>
            <w:tcW w:w="990" w:type="dxa"/>
            <w:vAlign w:val="bottom"/>
          </w:tcPr>
          <w:p w14:paraId="5C449E5E" w14:textId="3C042C17" w:rsidR="00B619E0" w:rsidRPr="00AA6956" w:rsidRDefault="00B619E0" w:rsidP="00B619E0">
            <w:pPr>
              <w:tabs>
                <w:tab w:val="decimal" w:pos="770"/>
              </w:tabs>
              <w:spacing w:line="220" w:lineRule="exact"/>
              <w:ind w:left="-135" w:right="-20"/>
              <w:rPr>
                <w:rFonts w:cstheme="minorBidi"/>
                <w:sz w:val="16"/>
                <w:szCs w:val="16"/>
                <w:lang w:bidi="th-TH"/>
              </w:rPr>
            </w:pPr>
            <w:r w:rsidRPr="00B619E0">
              <w:rPr>
                <w:rFonts w:cstheme="minorBidi"/>
                <w:sz w:val="16"/>
                <w:szCs w:val="16"/>
                <w:lang w:bidi="th-TH"/>
              </w:rPr>
              <w:t>3,699,154</w:t>
            </w:r>
          </w:p>
        </w:tc>
        <w:tc>
          <w:tcPr>
            <w:tcW w:w="1080" w:type="dxa"/>
            <w:vAlign w:val="bottom"/>
          </w:tcPr>
          <w:p w14:paraId="4F7C5397" w14:textId="4EE1C2D3" w:rsidR="00B619E0" w:rsidRPr="00AA6956" w:rsidRDefault="00B619E0" w:rsidP="00B619E0">
            <w:pPr>
              <w:tabs>
                <w:tab w:val="decimal" w:pos="872"/>
              </w:tabs>
              <w:spacing w:line="220" w:lineRule="exact"/>
              <w:ind w:left="-135" w:right="-10"/>
              <w:rPr>
                <w:rFonts w:cstheme="minorBidi"/>
                <w:sz w:val="16"/>
                <w:szCs w:val="16"/>
                <w:lang w:bidi="th-TH"/>
              </w:rPr>
            </w:pPr>
            <w:r w:rsidRPr="00B619E0">
              <w:rPr>
                <w:rFonts w:cstheme="minorBidi"/>
                <w:sz w:val="16"/>
                <w:szCs w:val="16"/>
                <w:lang w:bidi="th-TH"/>
              </w:rPr>
              <w:t>15,097,296</w:t>
            </w:r>
          </w:p>
        </w:tc>
        <w:tc>
          <w:tcPr>
            <w:tcW w:w="990" w:type="dxa"/>
            <w:vAlign w:val="bottom"/>
          </w:tcPr>
          <w:p w14:paraId="6F9FA0B8" w14:textId="7BBF3B4E" w:rsidR="00B619E0" w:rsidRPr="002D265C" w:rsidRDefault="00B619E0" w:rsidP="00B619E0">
            <w:pPr>
              <w:tabs>
                <w:tab w:val="decimal" w:pos="780"/>
              </w:tabs>
              <w:spacing w:line="220" w:lineRule="exact"/>
              <w:ind w:right="-46"/>
              <w:rPr>
                <w:rFonts w:cs="Times New Roman"/>
                <w:sz w:val="16"/>
                <w:szCs w:val="16"/>
                <w:lang w:bidi="th-TH"/>
              </w:rPr>
            </w:pPr>
            <w:r w:rsidRPr="00AA6956">
              <w:rPr>
                <w:rFonts w:cs="Times New Roman"/>
                <w:sz w:val="16"/>
                <w:szCs w:val="16"/>
                <w:cs/>
                <w:lang w:bidi="th-TH"/>
              </w:rPr>
              <w:t>-</w:t>
            </w:r>
          </w:p>
        </w:tc>
        <w:tc>
          <w:tcPr>
            <w:tcW w:w="990" w:type="dxa"/>
            <w:vAlign w:val="bottom"/>
          </w:tcPr>
          <w:p w14:paraId="59E59D04" w14:textId="1C1E1303" w:rsidR="00B619E0" w:rsidRPr="00AA6956" w:rsidRDefault="00B619E0" w:rsidP="00B619E0">
            <w:pPr>
              <w:tabs>
                <w:tab w:val="decimal" w:pos="740"/>
              </w:tabs>
              <w:spacing w:line="220" w:lineRule="exact"/>
              <w:ind w:left="-135"/>
              <w:rPr>
                <w:rFonts w:cstheme="minorBidi"/>
                <w:sz w:val="16"/>
                <w:szCs w:val="16"/>
                <w:lang w:bidi="th-TH"/>
              </w:rPr>
            </w:pPr>
            <w:r>
              <w:rPr>
                <w:rFonts w:cstheme="minorBidi"/>
                <w:sz w:val="16"/>
                <w:szCs w:val="16"/>
                <w:lang w:bidi="th-TH"/>
              </w:rPr>
              <w:t>131</w:t>
            </w:r>
          </w:p>
        </w:tc>
        <w:tc>
          <w:tcPr>
            <w:tcW w:w="990" w:type="dxa"/>
            <w:vAlign w:val="bottom"/>
          </w:tcPr>
          <w:p w14:paraId="58C58B20" w14:textId="4872AD12" w:rsidR="00B619E0" w:rsidRPr="00AA6956" w:rsidRDefault="00B619E0" w:rsidP="00B619E0">
            <w:pPr>
              <w:tabs>
                <w:tab w:val="decimal" w:pos="794"/>
              </w:tabs>
              <w:spacing w:line="220" w:lineRule="exact"/>
              <w:ind w:left="-135" w:right="-30"/>
              <w:rPr>
                <w:rFonts w:cstheme="minorBidi"/>
                <w:sz w:val="16"/>
                <w:szCs w:val="16"/>
                <w:lang w:bidi="th-TH"/>
              </w:rPr>
            </w:pPr>
            <w:r w:rsidRPr="00B619E0">
              <w:rPr>
                <w:rFonts w:cstheme="minorBidi"/>
                <w:sz w:val="16"/>
                <w:szCs w:val="16"/>
                <w:lang w:bidi="th-TH"/>
              </w:rPr>
              <w:t>19,328,827</w:t>
            </w:r>
          </w:p>
        </w:tc>
      </w:tr>
      <w:tr w:rsidR="00B619E0" w:rsidRPr="00F36E23" w14:paraId="75DD4DD0" w14:textId="77777777" w:rsidTr="00AA6956">
        <w:trPr>
          <w:cantSplit/>
        </w:trPr>
        <w:tc>
          <w:tcPr>
            <w:tcW w:w="2250" w:type="dxa"/>
          </w:tcPr>
          <w:p w14:paraId="5311691C" w14:textId="77777777" w:rsidR="00B619E0" w:rsidRPr="0012708E" w:rsidRDefault="00B619E0" w:rsidP="00B619E0">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vAlign w:val="bottom"/>
          </w:tcPr>
          <w:p w14:paraId="5DFA4936" w14:textId="0F64F283" w:rsidR="00B619E0" w:rsidRPr="009B0D73" w:rsidRDefault="00B619E0" w:rsidP="00B619E0">
            <w:pPr>
              <w:tabs>
                <w:tab w:val="decimal" w:pos="763"/>
              </w:tabs>
              <w:spacing w:line="220" w:lineRule="exact"/>
              <w:ind w:left="-135" w:right="7"/>
              <w:rPr>
                <w:rFonts w:cs="Times New Roman"/>
                <w:sz w:val="16"/>
                <w:szCs w:val="16"/>
                <w:lang w:bidi="th-TH"/>
              </w:rPr>
            </w:pPr>
            <w:r>
              <w:rPr>
                <w:rFonts w:cs="Times New Roman"/>
                <w:sz w:val="16"/>
                <w:szCs w:val="16"/>
                <w:lang w:bidi="th-TH"/>
              </w:rPr>
              <w:t>-</w:t>
            </w:r>
          </w:p>
        </w:tc>
        <w:tc>
          <w:tcPr>
            <w:tcW w:w="900" w:type="dxa"/>
            <w:vAlign w:val="bottom"/>
          </w:tcPr>
          <w:p w14:paraId="65D787FD" w14:textId="2EB8351A" w:rsidR="00B619E0" w:rsidRPr="00F36E23" w:rsidRDefault="00B619E0" w:rsidP="00B619E0">
            <w:pPr>
              <w:tabs>
                <w:tab w:val="decimal" w:pos="700"/>
              </w:tabs>
              <w:spacing w:line="220" w:lineRule="exact"/>
              <w:ind w:left="-115" w:right="-29"/>
              <w:rPr>
                <w:rFonts w:cs="Times New Roman"/>
                <w:sz w:val="16"/>
                <w:szCs w:val="16"/>
                <w:lang w:bidi="th-TH"/>
              </w:rPr>
            </w:pPr>
            <w:r>
              <w:rPr>
                <w:rFonts w:cs="Times New Roman"/>
                <w:sz w:val="16"/>
                <w:szCs w:val="16"/>
                <w:lang w:bidi="th-TH"/>
              </w:rPr>
              <w:t>-</w:t>
            </w:r>
          </w:p>
        </w:tc>
        <w:tc>
          <w:tcPr>
            <w:tcW w:w="990" w:type="dxa"/>
            <w:vAlign w:val="bottom"/>
          </w:tcPr>
          <w:p w14:paraId="1888D9EB" w14:textId="6BD9F20C" w:rsidR="00B619E0" w:rsidRPr="00F36E23" w:rsidRDefault="00B619E0" w:rsidP="00B619E0">
            <w:pPr>
              <w:tabs>
                <w:tab w:val="decimal" w:pos="770"/>
              </w:tabs>
              <w:spacing w:line="220" w:lineRule="exact"/>
              <w:ind w:left="-135" w:right="-20"/>
              <w:rPr>
                <w:rFonts w:cs="Times New Roman"/>
                <w:sz w:val="16"/>
                <w:szCs w:val="16"/>
                <w:lang w:bidi="th-TH"/>
              </w:rPr>
            </w:pPr>
            <w:r>
              <w:rPr>
                <w:rFonts w:cs="Times New Roman"/>
                <w:sz w:val="16"/>
                <w:szCs w:val="16"/>
                <w:lang w:bidi="th-TH"/>
              </w:rPr>
              <w:t>-</w:t>
            </w:r>
          </w:p>
        </w:tc>
        <w:tc>
          <w:tcPr>
            <w:tcW w:w="1080" w:type="dxa"/>
            <w:vAlign w:val="bottom"/>
          </w:tcPr>
          <w:p w14:paraId="551CBA27" w14:textId="23279AC4" w:rsidR="00B619E0" w:rsidRPr="00F36E23" w:rsidRDefault="00B619E0" w:rsidP="00B619E0">
            <w:pPr>
              <w:tabs>
                <w:tab w:val="decimal" w:pos="872"/>
              </w:tabs>
              <w:spacing w:line="220" w:lineRule="exact"/>
              <w:ind w:left="-135" w:right="-10"/>
              <w:rPr>
                <w:rFonts w:cs="Times New Roman"/>
                <w:sz w:val="16"/>
                <w:szCs w:val="16"/>
                <w:lang w:bidi="th-TH"/>
              </w:rPr>
            </w:pPr>
            <w:r>
              <w:rPr>
                <w:rFonts w:cs="Times New Roman"/>
                <w:sz w:val="16"/>
                <w:szCs w:val="16"/>
                <w:lang w:bidi="th-TH"/>
              </w:rPr>
              <w:t>-</w:t>
            </w:r>
          </w:p>
        </w:tc>
        <w:tc>
          <w:tcPr>
            <w:tcW w:w="990" w:type="dxa"/>
            <w:vAlign w:val="bottom"/>
          </w:tcPr>
          <w:p w14:paraId="4A1E4355" w14:textId="416913F7" w:rsidR="00B619E0" w:rsidRPr="009B0D73" w:rsidRDefault="00B619E0" w:rsidP="00B619E0">
            <w:pPr>
              <w:tabs>
                <w:tab w:val="decimal" w:pos="780"/>
              </w:tabs>
              <w:spacing w:line="220" w:lineRule="exact"/>
              <w:ind w:right="-46"/>
              <w:rPr>
                <w:rFonts w:cs="Times New Roman"/>
                <w:sz w:val="16"/>
                <w:szCs w:val="16"/>
                <w:lang w:bidi="th-TH"/>
              </w:rPr>
            </w:pPr>
            <w:r>
              <w:rPr>
                <w:rFonts w:cs="Times New Roman"/>
                <w:sz w:val="16"/>
                <w:szCs w:val="16"/>
                <w:lang w:bidi="th-TH"/>
              </w:rPr>
              <w:t>-</w:t>
            </w:r>
          </w:p>
        </w:tc>
        <w:tc>
          <w:tcPr>
            <w:tcW w:w="990" w:type="dxa"/>
            <w:vAlign w:val="bottom"/>
          </w:tcPr>
          <w:p w14:paraId="0609F391" w14:textId="2AF934A5" w:rsidR="00B619E0" w:rsidRPr="00F36E23" w:rsidRDefault="00B619E0" w:rsidP="00B619E0">
            <w:pPr>
              <w:tabs>
                <w:tab w:val="decimal" w:pos="740"/>
              </w:tabs>
              <w:spacing w:line="220" w:lineRule="exact"/>
              <w:ind w:left="-135"/>
              <w:rPr>
                <w:rFonts w:cs="Times New Roman"/>
                <w:sz w:val="16"/>
                <w:szCs w:val="16"/>
                <w:lang w:bidi="th-TH"/>
              </w:rPr>
            </w:pPr>
            <w:r>
              <w:rPr>
                <w:rFonts w:cs="Times New Roman"/>
                <w:sz w:val="16"/>
                <w:szCs w:val="16"/>
                <w:lang w:bidi="th-TH"/>
              </w:rPr>
              <w:t>246,756</w:t>
            </w:r>
          </w:p>
        </w:tc>
        <w:tc>
          <w:tcPr>
            <w:tcW w:w="990" w:type="dxa"/>
            <w:vAlign w:val="bottom"/>
          </w:tcPr>
          <w:p w14:paraId="46D1B36E" w14:textId="21B4F0D3" w:rsidR="00B619E0" w:rsidRPr="00F36E23" w:rsidRDefault="00B619E0" w:rsidP="00B619E0">
            <w:pPr>
              <w:tabs>
                <w:tab w:val="decimal" w:pos="794"/>
              </w:tabs>
              <w:spacing w:line="220" w:lineRule="exact"/>
              <w:ind w:left="-135" w:right="-30"/>
              <w:rPr>
                <w:rFonts w:cs="Times New Roman"/>
                <w:sz w:val="16"/>
                <w:szCs w:val="16"/>
                <w:lang w:bidi="th-TH"/>
              </w:rPr>
            </w:pPr>
            <w:r>
              <w:rPr>
                <w:rFonts w:cs="Times New Roman"/>
                <w:sz w:val="16"/>
                <w:szCs w:val="16"/>
                <w:lang w:bidi="th-TH"/>
              </w:rPr>
              <w:t>246,756</w:t>
            </w:r>
          </w:p>
        </w:tc>
      </w:tr>
      <w:tr w:rsidR="00B619E0" w:rsidRPr="00F36E23" w14:paraId="78450326" w14:textId="77777777" w:rsidTr="00AA6956">
        <w:trPr>
          <w:cantSplit/>
        </w:trPr>
        <w:tc>
          <w:tcPr>
            <w:tcW w:w="2250" w:type="dxa"/>
          </w:tcPr>
          <w:p w14:paraId="45FF1002" w14:textId="77777777" w:rsidR="00B619E0" w:rsidRPr="0012708E" w:rsidRDefault="00B619E0" w:rsidP="00B619E0">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vAlign w:val="bottom"/>
          </w:tcPr>
          <w:p w14:paraId="651608D9" w14:textId="397B6114" w:rsidR="00B619E0" w:rsidRPr="009B0D73" w:rsidRDefault="00B619E0" w:rsidP="00B619E0">
            <w:pPr>
              <w:tabs>
                <w:tab w:val="decimal" w:pos="763"/>
              </w:tabs>
              <w:spacing w:line="220" w:lineRule="exact"/>
              <w:ind w:left="-135" w:right="7"/>
              <w:rPr>
                <w:rFonts w:cs="Times New Roman"/>
                <w:sz w:val="16"/>
                <w:szCs w:val="16"/>
                <w:lang w:bidi="th-TH"/>
              </w:rPr>
            </w:pPr>
            <w:r>
              <w:rPr>
                <w:rFonts w:cs="Times New Roman"/>
                <w:sz w:val="16"/>
                <w:szCs w:val="16"/>
                <w:lang w:bidi="th-TH"/>
              </w:rPr>
              <w:t>-</w:t>
            </w:r>
          </w:p>
        </w:tc>
        <w:tc>
          <w:tcPr>
            <w:tcW w:w="900" w:type="dxa"/>
            <w:vAlign w:val="bottom"/>
          </w:tcPr>
          <w:p w14:paraId="195E4ACB" w14:textId="4D480E03" w:rsidR="00B619E0" w:rsidRPr="00F36E23" w:rsidRDefault="00B619E0" w:rsidP="00B619E0">
            <w:pPr>
              <w:tabs>
                <w:tab w:val="decimal" w:pos="700"/>
              </w:tabs>
              <w:spacing w:line="220" w:lineRule="exact"/>
              <w:ind w:left="-115" w:right="-29"/>
              <w:rPr>
                <w:rFonts w:cs="Times New Roman"/>
                <w:sz w:val="16"/>
                <w:szCs w:val="16"/>
                <w:lang w:bidi="th-TH"/>
              </w:rPr>
            </w:pPr>
            <w:r>
              <w:rPr>
                <w:rFonts w:cs="Times New Roman"/>
                <w:sz w:val="16"/>
                <w:szCs w:val="16"/>
                <w:lang w:bidi="th-TH"/>
              </w:rPr>
              <w:t>-</w:t>
            </w:r>
          </w:p>
        </w:tc>
        <w:tc>
          <w:tcPr>
            <w:tcW w:w="990" w:type="dxa"/>
            <w:vAlign w:val="bottom"/>
          </w:tcPr>
          <w:p w14:paraId="51681F0B" w14:textId="604E6972" w:rsidR="00B619E0" w:rsidRPr="00F36E23" w:rsidRDefault="00B619E0" w:rsidP="00B619E0">
            <w:pPr>
              <w:tabs>
                <w:tab w:val="decimal" w:pos="770"/>
              </w:tabs>
              <w:spacing w:line="220" w:lineRule="exact"/>
              <w:ind w:left="-135" w:right="-20"/>
              <w:rPr>
                <w:rFonts w:cs="Times New Roman"/>
                <w:sz w:val="16"/>
                <w:szCs w:val="16"/>
                <w:lang w:bidi="th-TH"/>
              </w:rPr>
            </w:pPr>
            <w:r>
              <w:rPr>
                <w:rFonts w:cs="Times New Roman"/>
                <w:sz w:val="16"/>
                <w:szCs w:val="16"/>
                <w:lang w:bidi="th-TH"/>
              </w:rPr>
              <w:t>-</w:t>
            </w:r>
          </w:p>
        </w:tc>
        <w:tc>
          <w:tcPr>
            <w:tcW w:w="1080" w:type="dxa"/>
            <w:vAlign w:val="bottom"/>
          </w:tcPr>
          <w:p w14:paraId="227BC5E9" w14:textId="3B302AE2" w:rsidR="00B619E0" w:rsidRPr="00F36E23" w:rsidRDefault="00B619E0" w:rsidP="00B619E0">
            <w:pPr>
              <w:tabs>
                <w:tab w:val="decimal" w:pos="872"/>
              </w:tabs>
              <w:spacing w:line="220" w:lineRule="exact"/>
              <w:ind w:left="-135" w:right="-10"/>
              <w:rPr>
                <w:rFonts w:cs="Times New Roman"/>
                <w:sz w:val="16"/>
                <w:szCs w:val="16"/>
                <w:lang w:bidi="th-TH"/>
              </w:rPr>
            </w:pPr>
            <w:r>
              <w:rPr>
                <w:rFonts w:cs="Times New Roman"/>
                <w:sz w:val="16"/>
                <w:szCs w:val="16"/>
                <w:lang w:bidi="th-TH"/>
              </w:rPr>
              <w:t>-</w:t>
            </w:r>
          </w:p>
        </w:tc>
        <w:tc>
          <w:tcPr>
            <w:tcW w:w="990" w:type="dxa"/>
            <w:vAlign w:val="bottom"/>
          </w:tcPr>
          <w:p w14:paraId="0164381E" w14:textId="36871540" w:rsidR="00B619E0" w:rsidRPr="00F36E23" w:rsidRDefault="00B619E0" w:rsidP="00B619E0">
            <w:pPr>
              <w:tabs>
                <w:tab w:val="decimal" w:pos="780"/>
              </w:tabs>
              <w:spacing w:line="220" w:lineRule="exact"/>
              <w:ind w:right="-46"/>
              <w:rPr>
                <w:rFonts w:cs="Times New Roman"/>
                <w:sz w:val="16"/>
                <w:szCs w:val="16"/>
                <w:lang w:bidi="th-TH"/>
              </w:rPr>
            </w:pPr>
            <w:r>
              <w:rPr>
                <w:rFonts w:cs="Times New Roman"/>
                <w:sz w:val="16"/>
                <w:szCs w:val="16"/>
                <w:lang w:bidi="th-TH"/>
              </w:rPr>
              <w:t>2,648,291</w:t>
            </w:r>
          </w:p>
        </w:tc>
        <w:tc>
          <w:tcPr>
            <w:tcW w:w="990" w:type="dxa"/>
            <w:vAlign w:val="bottom"/>
          </w:tcPr>
          <w:p w14:paraId="7CC97A69" w14:textId="37E8139D" w:rsidR="00B619E0" w:rsidRPr="009B0D73" w:rsidRDefault="00B619E0" w:rsidP="00B619E0">
            <w:pPr>
              <w:tabs>
                <w:tab w:val="decimal" w:pos="740"/>
              </w:tabs>
              <w:spacing w:line="220" w:lineRule="exact"/>
              <w:ind w:left="-135"/>
              <w:rPr>
                <w:rFonts w:cs="Times New Roman"/>
                <w:sz w:val="16"/>
                <w:szCs w:val="16"/>
                <w:lang w:bidi="th-TH"/>
              </w:rPr>
            </w:pPr>
            <w:r>
              <w:rPr>
                <w:rFonts w:cs="Times New Roman"/>
                <w:sz w:val="16"/>
                <w:szCs w:val="16"/>
                <w:lang w:bidi="th-TH"/>
              </w:rPr>
              <w:t>-</w:t>
            </w:r>
          </w:p>
        </w:tc>
        <w:tc>
          <w:tcPr>
            <w:tcW w:w="990" w:type="dxa"/>
            <w:vAlign w:val="bottom"/>
          </w:tcPr>
          <w:p w14:paraId="586A1218" w14:textId="38101580" w:rsidR="00B619E0" w:rsidRPr="00F36E23" w:rsidRDefault="00B619E0" w:rsidP="00B619E0">
            <w:pPr>
              <w:tabs>
                <w:tab w:val="decimal" w:pos="794"/>
              </w:tabs>
              <w:spacing w:line="220" w:lineRule="exact"/>
              <w:ind w:left="-135" w:right="-30"/>
              <w:rPr>
                <w:rFonts w:cs="Times New Roman"/>
                <w:sz w:val="16"/>
                <w:szCs w:val="16"/>
                <w:lang w:bidi="th-TH"/>
              </w:rPr>
            </w:pPr>
            <w:r>
              <w:rPr>
                <w:rFonts w:cs="Times New Roman"/>
                <w:sz w:val="16"/>
                <w:szCs w:val="16"/>
                <w:lang w:bidi="th-TH"/>
              </w:rPr>
              <w:t>2,648,291</w:t>
            </w:r>
          </w:p>
        </w:tc>
      </w:tr>
      <w:tr w:rsidR="00B619E0" w:rsidRPr="00F36E23" w14:paraId="63DAF1EC" w14:textId="77777777" w:rsidTr="00AA6956">
        <w:trPr>
          <w:cantSplit/>
        </w:trPr>
        <w:tc>
          <w:tcPr>
            <w:tcW w:w="2250" w:type="dxa"/>
          </w:tcPr>
          <w:p w14:paraId="0A96C03E" w14:textId="77777777" w:rsidR="00B619E0" w:rsidRPr="0012708E" w:rsidRDefault="00B619E0" w:rsidP="00B619E0">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vAlign w:val="bottom"/>
          </w:tcPr>
          <w:p w14:paraId="5459D2AE" w14:textId="39D1EDA0" w:rsidR="00B619E0" w:rsidRPr="00F36E23" w:rsidRDefault="00B619E0" w:rsidP="00B619E0">
            <w:pPr>
              <w:pBdr>
                <w:bottom w:val="single" w:sz="4" w:space="1" w:color="auto"/>
              </w:pBdr>
              <w:tabs>
                <w:tab w:val="decimal" w:pos="763"/>
              </w:tabs>
              <w:spacing w:line="220" w:lineRule="exact"/>
              <w:ind w:left="-135" w:right="7"/>
              <w:rPr>
                <w:rFonts w:cs="Times New Roman"/>
                <w:sz w:val="16"/>
                <w:szCs w:val="16"/>
                <w:lang w:bidi="th-TH"/>
              </w:rPr>
            </w:pPr>
            <w:r>
              <w:rPr>
                <w:rFonts w:cs="Times New Roman"/>
                <w:sz w:val="16"/>
                <w:szCs w:val="16"/>
                <w:lang w:bidi="th-TH"/>
              </w:rPr>
              <w:t>-</w:t>
            </w:r>
          </w:p>
        </w:tc>
        <w:tc>
          <w:tcPr>
            <w:tcW w:w="900" w:type="dxa"/>
            <w:vAlign w:val="bottom"/>
          </w:tcPr>
          <w:p w14:paraId="14F433FB" w14:textId="4595D476" w:rsidR="00B619E0" w:rsidRPr="00F36E23" w:rsidRDefault="00B619E0" w:rsidP="00B619E0">
            <w:pPr>
              <w:pBdr>
                <w:bottom w:val="single" w:sz="4" w:space="1" w:color="auto"/>
              </w:pBdr>
              <w:tabs>
                <w:tab w:val="decimal" w:pos="700"/>
              </w:tabs>
              <w:spacing w:line="220" w:lineRule="exact"/>
              <w:ind w:left="-115" w:right="-29"/>
              <w:rPr>
                <w:rFonts w:cs="Times New Roman"/>
                <w:sz w:val="16"/>
                <w:szCs w:val="16"/>
                <w:lang w:bidi="th-TH"/>
              </w:rPr>
            </w:pPr>
            <w:r>
              <w:rPr>
                <w:rFonts w:cs="Times New Roman"/>
                <w:sz w:val="16"/>
                <w:szCs w:val="16"/>
                <w:lang w:bidi="th-TH"/>
              </w:rPr>
              <w:t>-</w:t>
            </w:r>
          </w:p>
        </w:tc>
        <w:tc>
          <w:tcPr>
            <w:tcW w:w="990" w:type="dxa"/>
            <w:vAlign w:val="bottom"/>
          </w:tcPr>
          <w:p w14:paraId="777AE4B2" w14:textId="20049BB2" w:rsidR="00B619E0" w:rsidRPr="00F36E23" w:rsidRDefault="00B619E0" w:rsidP="00B619E0">
            <w:pPr>
              <w:pBdr>
                <w:bottom w:val="single" w:sz="4" w:space="1" w:color="auto"/>
              </w:pBdr>
              <w:tabs>
                <w:tab w:val="decimal" w:pos="770"/>
              </w:tabs>
              <w:spacing w:line="220" w:lineRule="exact"/>
              <w:ind w:left="-135" w:right="-20"/>
              <w:rPr>
                <w:rFonts w:cs="Times New Roman"/>
                <w:sz w:val="16"/>
                <w:szCs w:val="16"/>
                <w:lang w:bidi="th-TH"/>
              </w:rPr>
            </w:pPr>
            <w:r>
              <w:rPr>
                <w:rFonts w:cs="Times New Roman"/>
                <w:sz w:val="16"/>
                <w:szCs w:val="16"/>
                <w:lang w:bidi="th-TH"/>
              </w:rPr>
              <w:t>-</w:t>
            </w:r>
          </w:p>
        </w:tc>
        <w:tc>
          <w:tcPr>
            <w:tcW w:w="1080" w:type="dxa"/>
            <w:vAlign w:val="bottom"/>
          </w:tcPr>
          <w:p w14:paraId="40A46990" w14:textId="6BD5B38F" w:rsidR="00B619E0" w:rsidRPr="00F36E23" w:rsidRDefault="00B619E0" w:rsidP="00B619E0">
            <w:pPr>
              <w:pBdr>
                <w:bottom w:val="single" w:sz="4" w:space="1" w:color="auto"/>
              </w:pBdr>
              <w:tabs>
                <w:tab w:val="decimal" w:pos="872"/>
              </w:tabs>
              <w:spacing w:line="220" w:lineRule="exact"/>
              <w:ind w:left="-135" w:right="-10"/>
              <w:rPr>
                <w:rFonts w:cs="Times New Roman"/>
                <w:sz w:val="16"/>
                <w:szCs w:val="16"/>
                <w:lang w:bidi="th-TH"/>
              </w:rPr>
            </w:pPr>
            <w:r>
              <w:rPr>
                <w:rFonts w:cs="Times New Roman"/>
                <w:sz w:val="16"/>
                <w:szCs w:val="16"/>
                <w:lang w:bidi="th-TH"/>
              </w:rPr>
              <w:t>-</w:t>
            </w:r>
          </w:p>
        </w:tc>
        <w:tc>
          <w:tcPr>
            <w:tcW w:w="990" w:type="dxa"/>
          </w:tcPr>
          <w:p w14:paraId="7E729E8A" w14:textId="68D22A22" w:rsidR="00B619E0" w:rsidRPr="00F36E23" w:rsidRDefault="00B619E0" w:rsidP="00B619E0">
            <w:pPr>
              <w:pBdr>
                <w:bottom w:val="single" w:sz="4" w:space="1" w:color="auto"/>
              </w:pBdr>
              <w:tabs>
                <w:tab w:val="decimal" w:pos="780"/>
              </w:tabs>
              <w:spacing w:line="220" w:lineRule="exact"/>
              <w:ind w:right="-46"/>
              <w:rPr>
                <w:rFonts w:cs="Times New Roman"/>
                <w:sz w:val="16"/>
                <w:szCs w:val="16"/>
                <w:lang w:bidi="th-TH"/>
              </w:rPr>
            </w:pPr>
            <w:r>
              <w:rPr>
                <w:rFonts w:cs="Times New Roman"/>
                <w:sz w:val="16"/>
                <w:szCs w:val="16"/>
                <w:lang w:bidi="th-TH"/>
              </w:rPr>
              <w:t>-</w:t>
            </w:r>
          </w:p>
        </w:tc>
        <w:tc>
          <w:tcPr>
            <w:tcW w:w="990" w:type="dxa"/>
          </w:tcPr>
          <w:p w14:paraId="0E38FD30" w14:textId="628608D4" w:rsidR="00B619E0" w:rsidRPr="00F36E23" w:rsidRDefault="00B619E0" w:rsidP="00B619E0">
            <w:pPr>
              <w:pBdr>
                <w:bottom w:val="single" w:sz="4" w:space="1" w:color="auto"/>
              </w:pBdr>
              <w:tabs>
                <w:tab w:val="decimal" w:pos="740"/>
              </w:tabs>
              <w:spacing w:line="220" w:lineRule="exact"/>
              <w:ind w:left="-135"/>
              <w:rPr>
                <w:rFonts w:cs="Times New Roman"/>
                <w:sz w:val="16"/>
                <w:szCs w:val="16"/>
                <w:lang w:bidi="th-TH"/>
              </w:rPr>
            </w:pPr>
            <w:r>
              <w:rPr>
                <w:rFonts w:cs="Times New Roman"/>
                <w:sz w:val="16"/>
                <w:szCs w:val="16"/>
                <w:lang w:bidi="th-TH"/>
              </w:rPr>
              <w:t>2,211,602</w:t>
            </w:r>
          </w:p>
        </w:tc>
        <w:tc>
          <w:tcPr>
            <w:tcW w:w="990" w:type="dxa"/>
          </w:tcPr>
          <w:p w14:paraId="3B55C107" w14:textId="1AC827E2" w:rsidR="00B619E0" w:rsidRPr="00F36E23" w:rsidRDefault="00B619E0" w:rsidP="00B619E0">
            <w:pPr>
              <w:pBdr>
                <w:bottom w:val="single" w:sz="4" w:space="1" w:color="auto"/>
              </w:pBdr>
              <w:tabs>
                <w:tab w:val="decimal" w:pos="794"/>
              </w:tabs>
              <w:spacing w:line="220" w:lineRule="exact"/>
              <w:ind w:left="-135" w:right="-30"/>
              <w:rPr>
                <w:rFonts w:cs="Times New Roman"/>
                <w:sz w:val="16"/>
                <w:szCs w:val="16"/>
                <w:lang w:bidi="th-TH"/>
              </w:rPr>
            </w:pPr>
            <w:r>
              <w:rPr>
                <w:rFonts w:cs="Times New Roman"/>
                <w:sz w:val="16"/>
                <w:szCs w:val="16"/>
                <w:lang w:bidi="th-TH"/>
              </w:rPr>
              <w:t>2,211,602</w:t>
            </w:r>
          </w:p>
        </w:tc>
      </w:tr>
      <w:tr w:rsidR="00B619E0" w:rsidRPr="00F36E23" w14:paraId="505B979A" w14:textId="77777777">
        <w:trPr>
          <w:cantSplit/>
        </w:trPr>
        <w:tc>
          <w:tcPr>
            <w:tcW w:w="2250" w:type="dxa"/>
          </w:tcPr>
          <w:p w14:paraId="617FD668" w14:textId="77777777" w:rsidR="00B619E0" w:rsidRPr="0012708E" w:rsidRDefault="00B619E0" w:rsidP="00B619E0">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tcPr>
          <w:p w14:paraId="00512E4D" w14:textId="1A29EEF0" w:rsidR="00B619E0" w:rsidRPr="00B619E0" w:rsidRDefault="00B619E0" w:rsidP="00B619E0">
            <w:pPr>
              <w:pBdr>
                <w:bottom w:val="double" w:sz="4" w:space="1" w:color="auto"/>
              </w:pBdr>
              <w:tabs>
                <w:tab w:val="decimal" w:pos="763"/>
              </w:tabs>
              <w:spacing w:line="220" w:lineRule="exact"/>
              <w:ind w:left="-135" w:right="7"/>
              <w:rPr>
                <w:rFonts w:cs="Times New Roman"/>
                <w:b/>
                <w:bCs/>
                <w:sz w:val="16"/>
                <w:szCs w:val="16"/>
                <w:lang w:bidi="th-TH"/>
              </w:rPr>
            </w:pPr>
            <w:r w:rsidRPr="00B619E0">
              <w:rPr>
                <w:rFonts w:cs="Times New Roman"/>
                <w:b/>
                <w:bCs/>
                <w:sz w:val="16"/>
                <w:szCs w:val="16"/>
                <w:lang w:bidi="th-TH"/>
              </w:rPr>
              <w:t>42,964,1</w:t>
            </w:r>
            <w:r w:rsidR="000D23C4">
              <w:rPr>
                <w:rFonts w:cs="Times New Roman"/>
                <w:b/>
                <w:bCs/>
                <w:sz w:val="16"/>
                <w:szCs w:val="16"/>
                <w:lang w:bidi="th-TH"/>
              </w:rPr>
              <w:t>09</w:t>
            </w:r>
          </w:p>
        </w:tc>
        <w:tc>
          <w:tcPr>
            <w:tcW w:w="900" w:type="dxa"/>
          </w:tcPr>
          <w:p w14:paraId="4569DD45" w14:textId="3B6350D0" w:rsidR="00B619E0" w:rsidRPr="009B0D73" w:rsidRDefault="00B619E0" w:rsidP="00B619E0">
            <w:pPr>
              <w:pBdr>
                <w:bottom w:val="double" w:sz="4" w:space="1" w:color="auto"/>
              </w:pBdr>
              <w:tabs>
                <w:tab w:val="decimal" w:pos="700"/>
              </w:tabs>
              <w:spacing w:line="220" w:lineRule="exact"/>
              <w:ind w:left="-115" w:right="-29"/>
              <w:rPr>
                <w:rFonts w:cs="Times New Roman"/>
                <w:b/>
                <w:bCs/>
                <w:sz w:val="16"/>
                <w:szCs w:val="16"/>
                <w:lang w:bidi="th-TH"/>
              </w:rPr>
            </w:pPr>
            <w:r w:rsidRPr="00B619E0">
              <w:rPr>
                <w:rFonts w:cs="Times New Roman"/>
                <w:b/>
                <w:bCs/>
                <w:sz w:val="16"/>
                <w:szCs w:val="16"/>
                <w:lang w:bidi="th-TH"/>
              </w:rPr>
              <w:t>20,365,283</w:t>
            </w:r>
          </w:p>
        </w:tc>
        <w:tc>
          <w:tcPr>
            <w:tcW w:w="990" w:type="dxa"/>
          </w:tcPr>
          <w:p w14:paraId="095A7ABC" w14:textId="50F7880E" w:rsidR="00B619E0" w:rsidRPr="00B619E0" w:rsidRDefault="00B619E0" w:rsidP="00B619E0">
            <w:pPr>
              <w:pBdr>
                <w:bottom w:val="double" w:sz="4" w:space="1" w:color="auto"/>
              </w:pBdr>
              <w:tabs>
                <w:tab w:val="decimal" w:pos="770"/>
              </w:tabs>
              <w:spacing w:line="220" w:lineRule="exact"/>
              <w:ind w:left="-135" w:right="-20"/>
              <w:rPr>
                <w:rFonts w:cs="Times New Roman"/>
                <w:b/>
                <w:bCs/>
                <w:sz w:val="16"/>
                <w:szCs w:val="16"/>
                <w:lang w:bidi="th-TH"/>
              </w:rPr>
            </w:pPr>
            <w:r w:rsidRPr="00B619E0">
              <w:rPr>
                <w:rFonts w:cs="Times New Roman"/>
                <w:b/>
                <w:bCs/>
                <w:sz w:val="16"/>
                <w:szCs w:val="16"/>
                <w:lang w:bidi="th-TH"/>
              </w:rPr>
              <w:t>78,440,253</w:t>
            </w:r>
          </w:p>
        </w:tc>
        <w:tc>
          <w:tcPr>
            <w:tcW w:w="1080" w:type="dxa"/>
          </w:tcPr>
          <w:p w14:paraId="6F2337EA" w14:textId="7C63CE49" w:rsidR="00B619E0" w:rsidRPr="009B0D73" w:rsidRDefault="00B619E0" w:rsidP="00B619E0">
            <w:pPr>
              <w:pBdr>
                <w:bottom w:val="double" w:sz="4" w:space="1" w:color="auto"/>
              </w:pBdr>
              <w:tabs>
                <w:tab w:val="decimal" w:pos="872"/>
              </w:tabs>
              <w:spacing w:line="220" w:lineRule="exact"/>
              <w:ind w:left="-135" w:right="-10"/>
              <w:rPr>
                <w:rFonts w:cs="Times New Roman"/>
                <w:b/>
                <w:bCs/>
                <w:sz w:val="16"/>
                <w:szCs w:val="16"/>
                <w:lang w:bidi="th-TH"/>
              </w:rPr>
            </w:pPr>
            <w:r w:rsidRPr="00B619E0">
              <w:rPr>
                <w:rFonts w:cs="Times New Roman"/>
                <w:b/>
                <w:bCs/>
                <w:sz w:val="16"/>
                <w:szCs w:val="16"/>
                <w:lang w:bidi="th-TH"/>
              </w:rPr>
              <w:t>18,586,9</w:t>
            </w:r>
            <w:r w:rsidR="00724550">
              <w:rPr>
                <w:rFonts w:cs="Times New Roman"/>
                <w:b/>
                <w:bCs/>
                <w:sz w:val="16"/>
                <w:szCs w:val="16"/>
                <w:lang w:bidi="th-TH"/>
              </w:rPr>
              <w:t>9</w:t>
            </w:r>
            <w:r w:rsidRPr="00B619E0">
              <w:rPr>
                <w:rFonts w:cs="Times New Roman"/>
                <w:b/>
                <w:bCs/>
                <w:sz w:val="16"/>
                <w:szCs w:val="16"/>
                <w:lang w:bidi="th-TH"/>
              </w:rPr>
              <w:t>0</w:t>
            </w:r>
          </w:p>
        </w:tc>
        <w:tc>
          <w:tcPr>
            <w:tcW w:w="990" w:type="dxa"/>
          </w:tcPr>
          <w:p w14:paraId="3524FFFF" w14:textId="62A949E5" w:rsidR="00B619E0" w:rsidRPr="009B0D73" w:rsidRDefault="00B619E0" w:rsidP="00B619E0">
            <w:pPr>
              <w:pBdr>
                <w:bottom w:val="double" w:sz="4" w:space="1" w:color="auto"/>
              </w:pBdr>
              <w:tabs>
                <w:tab w:val="decimal" w:pos="780"/>
              </w:tabs>
              <w:spacing w:line="220" w:lineRule="exact"/>
              <w:ind w:right="-46"/>
              <w:rPr>
                <w:rFonts w:cs="Times New Roman"/>
                <w:b/>
                <w:bCs/>
                <w:sz w:val="16"/>
                <w:szCs w:val="16"/>
                <w:lang w:bidi="th-TH"/>
              </w:rPr>
            </w:pPr>
            <w:r w:rsidRPr="00B619E0">
              <w:rPr>
                <w:rFonts w:cs="Times New Roman"/>
                <w:b/>
                <w:bCs/>
                <w:sz w:val="16"/>
                <w:szCs w:val="16"/>
                <w:lang w:bidi="th-TH"/>
              </w:rPr>
              <w:t>2,648,291</w:t>
            </w:r>
          </w:p>
        </w:tc>
        <w:tc>
          <w:tcPr>
            <w:tcW w:w="990" w:type="dxa"/>
          </w:tcPr>
          <w:p w14:paraId="677DBA5E" w14:textId="75D7CB41" w:rsidR="00B619E0" w:rsidRPr="009B0D73" w:rsidRDefault="00B619E0" w:rsidP="00B619E0">
            <w:pPr>
              <w:pBdr>
                <w:bottom w:val="double" w:sz="4" w:space="1" w:color="auto"/>
              </w:pBdr>
              <w:tabs>
                <w:tab w:val="decimal" w:pos="740"/>
              </w:tabs>
              <w:spacing w:line="220" w:lineRule="exact"/>
              <w:ind w:left="-135"/>
              <w:rPr>
                <w:rFonts w:cs="Times New Roman"/>
                <w:b/>
                <w:bCs/>
                <w:sz w:val="16"/>
                <w:szCs w:val="16"/>
                <w:lang w:bidi="th-TH"/>
              </w:rPr>
            </w:pPr>
            <w:r w:rsidRPr="00B619E0">
              <w:rPr>
                <w:rFonts w:cs="Times New Roman"/>
                <w:b/>
                <w:bCs/>
                <w:sz w:val="16"/>
                <w:szCs w:val="16"/>
                <w:lang w:bidi="th-TH"/>
              </w:rPr>
              <w:t>2,518,967</w:t>
            </w:r>
          </w:p>
        </w:tc>
        <w:tc>
          <w:tcPr>
            <w:tcW w:w="990" w:type="dxa"/>
          </w:tcPr>
          <w:p w14:paraId="5D639518" w14:textId="4FB63D1E" w:rsidR="00B619E0" w:rsidRPr="009B0D73" w:rsidRDefault="00B619E0" w:rsidP="00B619E0">
            <w:pPr>
              <w:pBdr>
                <w:bottom w:val="double" w:sz="4" w:space="1" w:color="auto"/>
              </w:pBdr>
              <w:tabs>
                <w:tab w:val="decimal" w:pos="794"/>
              </w:tabs>
              <w:spacing w:line="220" w:lineRule="exact"/>
              <w:ind w:left="-135" w:right="-30"/>
              <w:rPr>
                <w:rFonts w:cs="Times New Roman"/>
                <w:b/>
                <w:bCs/>
                <w:sz w:val="16"/>
                <w:szCs w:val="16"/>
                <w:lang w:bidi="th-TH"/>
              </w:rPr>
            </w:pPr>
            <w:r w:rsidRPr="00B619E0">
              <w:rPr>
                <w:rFonts w:cs="Times New Roman"/>
                <w:b/>
                <w:bCs/>
                <w:sz w:val="16"/>
                <w:szCs w:val="16"/>
                <w:lang w:bidi="th-TH"/>
              </w:rPr>
              <w:t>165,523,893</w:t>
            </w:r>
          </w:p>
        </w:tc>
      </w:tr>
    </w:tbl>
    <w:p w14:paraId="090D756C" w14:textId="77777777" w:rsidR="0050446E" w:rsidRPr="0012708E" w:rsidRDefault="0050446E" w:rsidP="0050446E">
      <w:pPr>
        <w:rPr>
          <w:rFonts w:cs="Times New Roman"/>
          <w:sz w:val="14"/>
          <w:szCs w:val="14"/>
        </w:rPr>
      </w:pPr>
    </w:p>
    <w:p w14:paraId="645E6881" w14:textId="77777777" w:rsidR="0050446E" w:rsidRPr="0012708E" w:rsidRDefault="0050446E" w:rsidP="0050446E">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14DC0684" w14:textId="77777777" w:rsidR="0050446E" w:rsidRPr="0012708E" w:rsidRDefault="0050446E" w:rsidP="0050446E">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w:t>
      </w:r>
      <w:r>
        <w:rPr>
          <w:rFonts w:cs="Times New Roman"/>
          <w:sz w:val="12"/>
          <w:szCs w:val="12"/>
        </w:rPr>
        <w:t>tion of</w:t>
      </w:r>
      <w:r w:rsidRPr="0012708E">
        <w:rPr>
          <w:rFonts w:cs="Times New Roman"/>
          <w:sz w:val="12"/>
          <w:szCs w:val="12"/>
        </w:rPr>
        <w:t xml:space="preserve"> allowance for expected credit loss</w:t>
      </w:r>
    </w:p>
    <w:p w14:paraId="34648916" w14:textId="3E2E64BE" w:rsidR="00FA4F80" w:rsidRPr="00AA6956" w:rsidRDefault="0050446E">
      <w:r>
        <w:br w:type="page"/>
      </w: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481B55" w:rsidRPr="0012708E" w14:paraId="3A93D810" w14:textId="77777777">
        <w:trPr>
          <w:cantSplit/>
          <w:tblHeader/>
        </w:trPr>
        <w:tc>
          <w:tcPr>
            <w:tcW w:w="2250" w:type="dxa"/>
          </w:tcPr>
          <w:p w14:paraId="780C18A8" w14:textId="77777777" w:rsidR="00481B55" w:rsidRPr="0012708E" w:rsidRDefault="00481B55">
            <w:pPr>
              <w:tabs>
                <w:tab w:val="left" w:pos="342"/>
              </w:tabs>
              <w:spacing w:line="220" w:lineRule="exact"/>
              <w:ind w:left="-18" w:right="-18"/>
              <w:rPr>
                <w:rFonts w:cs="Times New Roman"/>
                <w:sz w:val="16"/>
                <w:szCs w:val="16"/>
                <w:cs/>
                <w:lang w:bidi="th-TH"/>
              </w:rPr>
            </w:pPr>
          </w:p>
        </w:tc>
        <w:tc>
          <w:tcPr>
            <w:tcW w:w="6930" w:type="dxa"/>
            <w:gridSpan w:val="7"/>
          </w:tcPr>
          <w:p w14:paraId="031AEA1C" w14:textId="77777777" w:rsidR="00481B55" w:rsidRPr="0012708E" w:rsidRDefault="00481B55">
            <w:pPr>
              <w:spacing w:line="220" w:lineRule="exact"/>
              <w:ind w:left="-117" w:right="-90"/>
              <w:jc w:val="center"/>
              <w:rPr>
                <w:rFonts w:cs="Times New Roman"/>
                <w:sz w:val="16"/>
                <w:szCs w:val="16"/>
              </w:rPr>
            </w:pPr>
            <w:r w:rsidRPr="0012708E">
              <w:rPr>
                <w:rFonts w:cs="Times New Roman"/>
                <w:b/>
                <w:bCs/>
                <w:sz w:val="16"/>
                <w:szCs w:val="16"/>
              </w:rPr>
              <w:t>The Bank</w:t>
            </w:r>
          </w:p>
        </w:tc>
      </w:tr>
      <w:tr w:rsidR="00481B55" w:rsidRPr="0012708E" w14:paraId="134DBFF8" w14:textId="77777777">
        <w:trPr>
          <w:cantSplit/>
          <w:tblHeader/>
        </w:trPr>
        <w:tc>
          <w:tcPr>
            <w:tcW w:w="2250" w:type="dxa"/>
          </w:tcPr>
          <w:p w14:paraId="54D4B7E1" w14:textId="77777777" w:rsidR="00481B55" w:rsidRPr="0012708E" w:rsidRDefault="00481B55">
            <w:pPr>
              <w:tabs>
                <w:tab w:val="left" w:pos="342"/>
              </w:tabs>
              <w:spacing w:line="220" w:lineRule="exact"/>
              <w:ind w:left="-18" w:right="-18"/>
              <w:rPr>
                <w:rFonts w:cs="Times New Roman"/>
                <w:sz w:val="16"/>
                <w:szCs w:val="16"/>
                <w:cs/>
                <w:lang w:bidi="th-TH"/>
              </w:rPr>
            </w:pPr>
          </w:p>
        </w:tc>
        <w:tc>
          <w:tcPr>
            <w:tcW w:w="6930" w:type="dxa"/>
            <w:gridSpan w:val="7"/>
          </w:tcPr>
          <w:p w14:paraId="7F9F09F4" w14:textId="5D2BF319" w:rsidR="00481B55" w:rsidRPr="0012708E" w:rsidRDefault="00481B55">
            <w:pPr>
              <w:spacing w:line="220" w:lineRule="exact"/>
              <w:ind w:left="-117" w:right="-90"/>
              <w:jc w:val="center"/>
              <w:rPr>
                <w:rFonts w:cs="Times New Roman"/>
                <w:b/>
                <w:bCs/>
                <w:sz w:val="16"/>
                <w:szCs w:val="16"/>
              </w:rPr>
            </w:pPr>
            <w:r>
              <w:rPr>
                <w:rFonts w:cs="Times New Roman"/>
                <w:color w:val="000000"/>
                <w:sz w:val="16"/>
                <w:szCs w:val="16"/>
                <w:lang w:bidi="th-TH"/>
              </w:rPr>
              <w:t xml:space="preserve">31 December </w:t>
            </w:r>
            <w:r w:rsidRPr="0012708E">
              <w:rPr>
                <w:rFonts w:cs="Times New Roman"/>
                <w:color w:val="000000"/>
                <w:sz w:val="16"/>
                <w:szCs w:val="16"/>
                <w:lang w:bidi="th-TH"/>
              </w:rPr>
              <w:t>202</w:t>
            </w:r>
            <w:r>
              <w:rPr>
                <w:rFonts w:cs="Times New Roman"/>
                <w:color w:val="000000"/>
                <w:sz w:val="16"/>
                <w:szCs w:val="16"/>
                <w:lang w:bidi="th-TH"/>
              </w:rPr>
              <w:t>4</w:t>
            </w:r>
          </w:p>
        </w:tc>
      </w:tr>
      <w:tr w:rsidR="00481B55" w:rsidRPr="0012708E" w14:paraId="0844F489" w14:textId="77777777">
        <w:trPr>
          <w:cantSplit/>
          <w:tblHeader/>
        </w:trPr>
        <w:tc>
          <w:tcPr>
            <w:tcW w:w="2250" w:type="dxa"/>
          </w:tcPr>
          <w:p w14:paraId="28CA36FB" w14:textId="77777777" w:rsidR="00481B55" w:rsidRPr="0012708E" w:rsidRDefault="00481B55">
            <w:pPr>
              <w:tabs>
                <w:tab w:val="left" w:pos="342"/>
              </w:tabs>
              <w:spacing w:line="220" w:lineRule="exact"/>
              <w:ind w:left="-18" w:right="-18"/>
              <w:rPr>
                <w:rFonts w:cs="Times New Roman"/>
                <w:sz w:val="16"/>
                <w:szCs w:val="16"/>
                <w:cs/>
                <w:lang w:bidi="th-TH"/>
              </w:rPr>
            </w:pPr>
          </w:p>
        </w:tc>
        <w:tc>
          <w:tcPr>
            <w:tcW w:w="4950" w:type="dxa"/>
            <w:gridSpan w:val="5"/>
          </w:tcPr>
          <w:p w14:paraId="70AC0343" w14:textId="77777777" w:rsidR="00481B55" w:rsidRPr="0012708E" w:rsidRDefault="00481B55">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12061781" w14:textId="77777777" w:rsidR="00481B55" w:rsidRPr="0012708E" w:rsidRDefault="00481B55">
            <w:pPr>
              <w:spacing w:line="220" w:lineRule="exact"/>
              <w:ind w:left="-117" w:right="-90"/>
              <w:jc w:val="center"/>
              <w:rPr>
                <w:rFonts w:cs="Times New Roman"/>
                <w:sz w:val="16"/>
                <w:szCs w:val="16"/>
              </w:rPr>
            </w:pPr>
          </w:p>
        </w:tc>
        <w:tc>
          <w:tcPr>
            <w:tcW w:w="990" w:type="dxa"/>
            <w:vAlign w:val="bottom"/>
          </w:tcPr>
          <w:p w14:paraId="0EC07493" w14:textId="77777777" w:rsidR="00481B55" w:rsidRPr="0012708E" w:rsidRDefault="00481B55">
            <w:pPr>
              <w:spacing w:line="220" w:lineRule="exact"/>
              <w:ind w:left="-117" w:right="-90"/>
              <w:jc w:val="center"/>
              <w:rPr>
                <w:rFonts w:cs="Times New Roman"/>
                <w:sz w:val="16"/>
                <w:szCs w:val="16"/>
              </w:rPr>
            </w:pPr>
          </w:p>
        </w:tc>
      </w:tr>
      <w:tr w:rsidR="00481B55" w:rsidRPr="0012708E" w14:paraId="5E372FF8" w14:textId="77777777">
        <w:trPr>
          <w:cantSplit/>
          <w:tblHeader/>
        </w:trPr>
        <w:tc>
          <w:tcPr>
            <w:tcW w:w="2250" w:type="dxa"/>
          </w:tcPr>
          <w:p w14:paraId="5865EA09" w14:textId="77777777" w:rsidR="00481B55" w:rsidRPr="0012708E" w:rsidRDefault="00481B55">
            <w:pPr>
              <w:tabs>
                <w:tab w:val="left" w:pos="342"/>
              </w:tabs>
              <w:spacing w:line="220" w:lineRule="exact"/>
              <w:ind w:left="-18" w:right="-18"/>
              <w:rPr>
                <w:rFonts w:cs="Times New Roman"/>
                <w:sz w:val="16"/>
                <w:szCs w:val="16"/>
                <w:cs/>
                <w:lang w:bidi="th-TH"/>
              </w:rPr>
            </w:pPr>
          </w:p>
        </w:tc>
        <w:tc>
          <w:tcPr>
            <w:tcW w:w="990" w:type="dxa"/>
            <w:vAlign w:val="bottom"/>
          </w:tcPr>
          <w:p w14:paraId="58D032EF" w14:textId="77777777" w:rsidR="00481B55" w:rsidRPr="0012708E" w:rsidRDefault="00481B55">
            <w:pPr>
              <w:spacing w:line="220" w:lineRule="exact"/>
              <w:ind w:left="-117" w:right="-90"/>
              <w:jc w:val="center"/>
              <w:rPr>
                <w:rFonts w:cs="Times New Roman"/>
                <w:sz w:val="16"/>
                <w:szCs w:val="16"/>
              </w:rPr>
            </w:pPr>
          </w:p>
        </w:tc>
        <w:tc>
          <w:tcPr>
            <w:tcW w:w="900" w:type="dxa"/>
          </w:tcPr>
          <w:p w14:paraId="463EE898" w14:textId="77777777" w:rsidR="00481B55" w:rsidRPr="0012708E" w:rsidRDefault="00481B55">
            <w:pPr>
              <w:spacing w:line="220" w:lineRule="exact"/>
              <w:ind w:left="-117" w:right="-90"/>
              <w:jc w:val="center"/>
              <w:rPr>
                <w:rFonts w:cs="Times New Roman"/>
                <w:sz w:val="16"/>
                <w:szCs w:val="16"/>
              </w:rPr>
            </w:pPr>
          </w:p>
        </w:tc>
        <w:tc>
          <w:tcPr>
            <w:tcW w:w="990" w:type="dxa"/>
            <w:vAlign w:val="bottom"/>
          </w:tcPr>
          <w:p w14:paraId="766DED07"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722B0F44"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78F588EE" w14:textId="77777777" w:rsidR="00481B55" w:rsidRPr="0012708E" w:rsidRDefault="00481B55">
            <w:pPr>
              <w:spacing w:line="220" w:lineRule="exact"/>
              <w:ind w:left="-117" w:right="-90"/>
              <w:jc w:val="center"/>
              <w:rPr>
                <w:rFonts w:cs="Times New Roman"/>
                <w:sz w:val="16"/>
                <w:szCs w:val="16"/>
              </w:rPr>
            </w:pPr>
          </w:p>
        </w:tc>
        <w:tc>
          <w:tcPr>
            <w:tcW w:w="990" w:type="dxa"/>
            <w:vAlign w:val="bottom"/>
          </w:tcPr>
          <w:p w14:paraId="7E92FB95"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67CA7D56" w14:textId="77777777" w:rsidR="00481B55" w:rsidRPr="0012708E" w:rsidRDefault="00481B55">
            <w:pPr>
              <w:spacing w:line="220" w:lineRule="exact"/>
              <w:ind w:left="-117" w:right="-90"/>
              <w:jc w:val="center"/>
              <w:rPr>
                <w:rFonts w:cs="Times New Roman"/>
                <w:sz w:val="16"/>
                <w:szCs w:val="16"/>
              </w:rPr>
            </w:pPr>
          </w:p>
        </w:tc>
      </w:tr>
      <w:tr w:rsidR="00481B55" w:rsidRPr="0012708E" w14:paraId="513D7417" w14:textId="77777777">
        <w:trPr>
          <w:cantSplit/>
          <w:tblHeader/>
        </w:trPr>
        <w:tc>
          <w:tcPr>
            <w:tcW w:w="2250" w:type="dxa"/>
          </w:tcPr>
          <w:p w14:paraId="0638343C" w14:textId="77777777" w:rsidR="00481B55" w:rsidRPr="0012708E" w:rsidRDefault="00481B55">
            <w:pPr>
              <w:tabs>
                <w:tab w:val="left" w:pos="342"/>
              </w:tabs>
              <w:spacing w:line="220" w:lineRule="exact"/>
              <w:ind w:left="-18" w:right="-18"/>
              <w:rPr>
                <w:rFonts w:cs="Times New Roman"/>
                <w:sz w:val="16"/>
                <w:szCs w:val="16"/>
                <w:cs/>
                <w:lang w:bidi="th-TH"/>
              </w:rPr>
            </w:pPr>
          </w:p>
        </w:tc>
        <w:tc>
          <w:tcPr>
            <w:tcW w:w="990" w:type="dxa"/>
            <w:vAlign w:val="bottom"/>
          </w:tcPr>
          <w:p w14:paraId="35388DEE"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55A9BCC6"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6BBBE58C"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22622219"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29C2E4D6"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34D1B1B8"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6B9BC0B9" w14:textId="77777777" w:rsidR="00481B55" w:rsidRPr="0012708E" w:rsidRDefault="00481B55">
            <w:pPr>
              <w:spacing w:line="220" w:lineRule="exact"/>
              <w:ind w:left="-117" w:right="-90"/>
              <w:jc w:val="center"/>
              <w:rPr>
                <w:rFonts w:cs="Times New Roman"/>
                <w:sz w:val="16"/>
                <w:szCs w:val="16"/>
              </w:rPr>
            </w:pPr>
          </w:p>
        </w:tc>
      </w:tr>
      <w:tr w:rsidR="00481B55" w:rsidRPr="0012708E" w14:paraId="0E863F32" w14:textId="77777777">
        <w:trPr>
          <w:cantSplit/>
          <w:tblHeader/>
        </w:trPr>
        <w:tc>
          <w:tcPr>
            <w:tcW w:w="2250" w:type="dxa"/>
          </w:tcPr>
          <w:p w14:paraId="3D9B6C00" w14:textId="77777777" w:rsidR="00481B55" w:rsidRPr="0012708E" w:rsidRDefault="00481B55">
            <w:pPr>
              <w:tabs>
                <w:tab w:val="left" w:pos="342"/>
              </w:tabs>
              <w:spacing w:line="220" w:lineRule="exact"/>
              <w:ind w:left="-18" w:right="-18"/>
              <w:rPr>
                <w:rFonts w:cs="Times New Roman"/>
                <w:sz w:val="16"/>
                <w:szCs w:val="16"/>
                <w:cs/>
                <w:lang w:bidi="th-TH"/>
              </w:rPr>
            </w:pPr>
          </w:p>
        </w:tc>
        <w:tc>
          <w:tcPr>
            <w:tcW w:w="990" w:type="dxa"/>
            <w:vAlign w:val="bottom"/>
          </w:tcPr>
          <w:p w14:paraId="0E8B0715"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069B6442"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1261F13A"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526FE8DB"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2A44E889"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3099947B"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0EE1FBD1" w14:textId="77777777" w:rsidR="00481B55" w:rsidRPr="0012708E" w:rsidRDefault="00481B55">
            <w:pPr>
              <w:spacing w:line="220" w:lineRule="exact"/>
              <w:ind w:left="-117" w:right="-90"/>
              <w:jc w:val="center"/>
              <w:rPr>
                <w:rFonts w:cs="Times New Roman"/>
                <w:sz w:val="16"/>
                <w:szCs w:val="16"/>
              </w:rPr>
            </w:pPr>
            <w:r w:rsidRPr="0012708E">
              <w:rPr>
                <w:rFonts w:cs="Times New Roman"/>
                <w:sz w:val="16"/>
                <w:szCs w:val="16"/>
              </w:rPr>
              <w:t>Total</w:t>
            </w:r>
          </w:p>
        </w:tc>
      </w:tr>
      <w:tr w:rsidR="00481B55" w:rsidRPr="0012708E" w14:paraId="578ED6CF" w14:textId="77777777">
        <w:trPr>
          <w:cantSplit/>
          <w:tblHeader/>
        </w:trPr>
        <w:tc>
          <w:tcPr>
            <w:tcW w:w="2250" w:type="dxa"/>
          </w:tcPr>
          <w:p w14:paraId="4F331277" w14:textId="77777777" w:rsidR="00481B55" w:rsidRPr="0012708E" w:rsidRDefault="00481B55">
            <w:pPr>
              <w:tabs>
                <w:tab w:val="left" w:pos="342"/>
              </w:tabs>
              <w:spacing w:line="220" w:lineRule="exact"/>
              <w:ind w:left="-18" w:right="-18"/>
              <w:rPr>
                <w:rFonts w:cs="Times New Roman"/>
                <w:sz w:val="16"/>
                <w:szCs w:val="16"/>
                <w:cs/>
                <w:lang w:bidi="th-TH"/>
              </w:rPr>
            </w:pPr>
          </w:p>
        </w:tc>
        <w:tc>
          <w:tcPr>
            <w:tcW w:w="6930" w:type="dxa"/>
            <w:gridSpan w:val="7"/>
          </w:tcPr>
          <w:p w14:paraId="75584CFF" w14:textId="77777777" w:rsidR="00481B55" w:rsidRPr="0012708E" w:rsidRDefault="00481B55">
            <w:pPr>
              <w:spacing w:line="220" w:lineRule="exact"/>
              <w:ind w:left="-117" w:right="-90"/>
              <w:jc w:val="center"/>
              <w:rPr>
                <w:rFonts w:cs="Times New Roman"/>
                <w:sz w:val="16"/>
                <w:szCs w:val="16"/>
              </w:rPr>
            </w:pPr>
            <w:r w:rsidRPr="0012708E">
              <w:rPr>
                <w:rFonts w:cs="Times New Roman"/>
                <w:i/>
                <w:iCs/>
                <w:sz w:val="16"/>
                <w:szCs w:val="16"/>
              </w:rPr>
              <w:t>(in thousand Baht)</w:t>
            </w:r>
          </w:p>
        </w:tc>
      </w:tr>
      <w:tr w:rsidR="00481B55" w:rsidRPr="0012708E" w14:paraId="380944DB" w14:textId="77777777">
        <w:trPr>
          <w:cantSplit/>
        </w:trPr>
        <w:tc>
          <w:tcPr>
            <w:tcW w:w="2250" w:type="dxa"/>
          </w:tcPr>
          <w:p w14:paraId="1DD3ACED" w14:textId="77777777" w:rsidR="00481B55" w:rsidRPr="0012708E" w:rsidRDefault="00481B55">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vAlign w:val="bottom"/>
          </w:tcPr>
          <w:p w14:paraId="5C9DBEE3" w14:textId="77777777" w:rsidR="00481B55" w:rsidRPr="0012708E" w:rsidRDefault="00481B55" w:rsidP="009B0D73">
            <w:pPr>
              <w:tabs>
                <w:tab w:val="decimal" w:pos="763"/>
              </w:tabs>
              <w:spacing w:line="220" w:lineRule="exact"/>
              <w:ind w:left="-135" w:right="7"/>
              <w:rPr>
                <w:rFonts w:cs="Times New Roman"/>
                <w:sz w:val="16"/>
                <w:szCs w:val="16"/>
                <w:lang w:bidi="th-TH"/>
              </w:rPr>
            </w:pPr>
          </w:p>
        </w:tc>
        <w:tc>
          <w:tcPr>
            <w:tcW w:w="900" w:type="dxa"/>
            <w:vAlign w:val="bottom"/>
          </w:tcPr>
          <w:p w14:paraId="2AB0EC8C" w14:textId="77777777" w:rsidR="00481B55" w:rsidRPr="0012708E" w:rsidRDefault="00481B55" w:rsidP="0001591D">
            <w:pPr>
              <w:tabs>
                <w:tab w:val="decimal" w:pos="700"/>
              </w:tabs>
              <w:spacing w:line="220" w:lineRule="exact"/>
              <w:ind w:left="-115" w:right="-29"/>
              <w:rPr>
                <w:rFonts w:cs="Times New Roman"/>
                <w:sz w:val="16"/>
                <w:szCs w:val="16"/>
                <w:lang w:bidi="th-TH"/>
              </w:rPr>
            </w:pPr>
          </w:p>
        </w:tc>
        <w:tc>
          <w:tcPr>
            <w:tcW w:w="990" w:type="dxa"/>
            <w:vAlign w:val="bottom"/>
          </w:tcPr>
          <w:p w14:paraId="606F87C8" w14:textId="77777777" w:rsidR="00481B55" w:rsidRPr="0012708E" w:rsidRDefault="00481B55" w:rsidP="009B0D73">
            <w:pPr>
              <w:tabs>
                <w:tab w:val="decimal" w:pos="763"/>
              </w:tabs>
              <w:spacing w:line="220" w:lineRule="exact"/>
              <w:ind w:left="-135" w:right="-20"/>
              <w:rPr>
                <w:rFonts w:cs="Times New Roman"/>
                <w:sz w:val="16"/>
                <w:szCs w:val="16"/>
                <w:lang w:bidi="th-TH"/>
              </w:rPr>
            </w:pPr>
          </w:p>
        </w:tc>
        <w:tc>
          <w:tcPr>
            <w:tcW w:w="1080" w:type="dxa"/>
            <w:vAlign w:val="bottom"/>
          </w:tcPr>
          <w:p w14:paraId="31B8E417" w14:textId="77777777" w:rsidR="00481B55" w:rsidRPr="0012708E" w:rsidRDefault="00481B55" w:rsidP="0001591D">
            <w:pPr>
              <w:tabs>
                <w:tab w:val="decimal" w:pos="872"/>
              </w:tabs>
              <w:spacing w:line="220" w:lineRule="exact"/>
              <w:ind w:left="-135" w:right="-10"/>
              <w:jc w:val="right"/>
              <w:rPr>
                <w:rFonts w:cs="Times New Roman"/>
                <w:sz w:val="16"/>
                <w:szCs w:val="16"/>
                <w:lang w:bidi="th-TH"/>
              </w:rPr>
            </w:pPr>
          </w:p>
        </w:tc>
        <w:tc>
          <w:tcPr>
            <w:tcW w:w="990" w:type="dxa"/>
          </w:tcPr>
          <w:p w14:paraId="1D13176E" w14:textId="77777777" w:rsidR="00481B55" w:rsidRPr="009B0D73" w:rsidRDefault="00481B55" w:rsidP="009B0D73">
            <w:pPr>
              <w:tabs>
                <w:tab w:val="decimal" w:pos="763"/>
              </w:tabs>
              <w:spacing w:line="220" w:lineRule="exact"/>
              <w:ind w:left="-135" w:right="7"/>
              <w:jc w:val="right"/>
              <w:rPr>
                <w:rFonts w:cs="Times New Roman"/>
                <w:sz w:val="16"/>
                <w:szCs w:val="16"/>
                <w:lang w:bidi="th-TH"/>
              </w:rPr>
            </w:pPr>
          </w:p>
        </w:tc>
        <w:tc>
          <w:tcPr>
            <w:tcW w:w="990" w:type="dxa"/>
          </w:tcPr>
          <w:p w14:paraId="00769EF9" w14:textId="77777777" w:rsidR="00481B55" w:rsidRPr="009B0D73" w:rsidRDefault="00481B55" w:rsidP="009B0D73">
            <w:pPr>
              <w:tabs>
                <w:tab w:val="decimal" w:pos="763"/>
              </w:tabs>
              <w:spacing w:line="220" w:lineRule="exact"/>
              <w:ind w:left="-135" w:right="7"/>
              <w:jc w:val="right"/>
              <w:rPr>
                <w:rFonts w:cs="Times New Roman"/>
                <w:sz w:val="16"/>
                <w:szCs w:val="16"/>
                <w:lang w:bidi="th-TH"/>
              </w:rPr>
            </w:pPr>
          </w:p>
        </w:tc>
        <w:tc>
          <w:tcPr>
            <w:tcW w:w="990" w:type="dxa"/>
            <w:vAlign w:val="bottom"/>
          </w:tcPr>
          <w:p w14:paraId="61BD58EC" w14:textId="77777777" w:rsidR="00481B55" w:rsidRPr="0012708E" w:rsidRDefault="00481B55" w:rsidP="009B0D73">
            <w:pPr>
              <w:tabs>
                <w:tab w:val="decimal" w:pos="763"/>
              </w:tabs>
              <w:spacing w:line="220" w:lineRule="exact"/>
              <w:ind w:left="-135" w:right="7"/>
              <w:jc w:val="right"/>
              <w:rPr>
                <w:rFonts w:cs="Times New Roman"/>
                <w:sz w:val="16"/>
                <w:szCs w:val="16"/>
                <w:lang w:bidi="th-TH"/>
              </w:rPr>
            </w:pPr>
          </w:p>
        </w:tc>
      </w:tr>
      <w:tr w:rsidR="00481B55" w:rsidRPr="0012708E" w14:paraId="2753D978" w14:textId="77777777">
        <w:trPr>
          <w:cantSplit/>
        </w:trPr>
        <w:tc>
          <w:tcPr>
            <w:tcW w:w="2250" w:type="dxa"/>
          </w:tcPr>
          <w:p w14:paraId="56A352CF" w14:textId="77777777" w:rsidR="00481B55" w:rsidRPr="0012708E" w:rsidRDefault="00481B55">
            <w:pPr>
              <w:tabs>
                <w:tab w:val="left" w:pos="356"/>
              </w:tabs>
              <w:spacing w:line="220" w:lineRule="exact"/>
              <w:ind w:left="-18" w:right="9"/>
              <w:rPr>
                <w:rFonts w:cs="Times New Roman"/>
                <w:sz w:val="16"/>
                <w:szCs w:val="16"/>
              </w:rPr>
            </w:pPr>
            <w:r w:rsidRPr="0012708E">
              <w:rPr>
                <w:rFonts w:cs="Times New Roman"/>
                <w:sz w:val="16"/>
                <w:szCs w:val="16"/>
              </w:rPr>
              <w:t>Cash</w:t>
            </w:r>
          </w:p>
        </w:tc>
        <w:tc>
          <w:tcPr>
            <w:tcW w:w="990" w:type="dxa"/>
          </w:tcPr>
          <w:p w14:paraId="52ACB374" w14:textId="77777777" w:rsidR="00481B55" w:rsidRPr="009E79AB" w:rsidRDefault="00481B55">
            <w:pPr>
              <w:tabs>
                <w:tab w:val="decimal" w:pos="763"/>
              </w:tabs>
              <w:spacing w:line="220" w:lineRule="exact"/>
              <w:ind w:left="-135" w:right="7"/>
              <w:rPr>
                <w:rFonts w:cs="Times New Roman"/>
                <w:sz w:val="16"/>
                <w:szCs w:val="16"/>
                <w:cs/>
                <w:lang w:bidi="th-TH"/>
              </w:rPr>
            </w:pPr>
            <w:r w:rsidRPr="009B0D73">
              <w:rPr>
                <w:rFonts w:cs="Times New Roman"/>
                <w:sz w:val="16"/>
                <w:szCs w:val="16"/>
                <w:lang w:bidi="th-TH"/>
              </w:rPr>
              <w:t>-</w:t>
            </w:r>
          </w:p>
        </w:tc>
        <w:tc>
          <w:tcPr>
            <w:tcW w:w="900" w:type="dxa"/>
          </w:tcPr>
          <w:p w14:paraId="466D4454" w14:textId="77777777" w:rsidR="00481B55" w:rsidRPr="00F36E23" w:rsidRDefault="00481B55" w:rsidP="0001591D">
            <w:pPr>
              <w:tabs>
                <w:tab w:val="decimal" w:pos="700"/>
              </w:tabs>
              <w:spacing w:line="220" w:lineRule="exact"/>
              <w:ind w:left="-115" w:right="-29"/>
              <w:rPr>
                <w:rFonts w:cs="Times New Roman"/>
                <w:sz w:val="16"/>
                <w:szCs w:val="16"/>
                <w:lang w:bidi="th-TH"/>
              </w:rPr>
            </w:pPr>
            <w:r w:rsidRPr="009B0D73">
              <w:rPr>
                <w:rFonts w:cs="Times New Roman"/>
                <w:sz w:val="16"/>
                <w:szCs w:val="16"/>
                <w:lang w:bidi="th-TH"/>
              </w:rPr>
              <w:t>-</w:t>
            </w:r>
          </w:p>
        </w:tc>
        <w:tc>
          <w:tcPr>
            <w:tcW w:w="990" w:type="dxa"/>
          </w:tcPr>
          <w:p w14:paraId="68E32687" w14:textId="77777777" w:rsidR="00481B55" w:rsidRPr="00F36E23" w:rsidRDefault="00481B55">
            <w:pPr>
              <w:tabs>
                <w:tab w:val="decimal" w:pos="770"/>
              </w:tabs>
              <w:spacing w:line="220" w:lineRule="exact"/>
              <w:ind w:left="-135" w:right="-20"/>
              <w:rPr>
                <w:rFonts w:cs="Times New Roman"/>
                <w:sz w:val="16"/>
                <w:szCs w:val="16"/>
                <w:lang w:bidi="th-TH"/>
              </w:rPr>
            </w:pPr>
            <w:r w:rsidRPr="009B0D73">
              <w:rPr>
                <w:rFonts w:cs="Times New Roman"/>
                <w:sz w:val="16"/>
                <w:szCs w:val="16"/>
                <w:lang w:bidi="th-TH"/>
              </w:rPr>
              <w:t>-</w:t>
            </w:r>
          </w:p>
        </w:tc>
        <w:tc>
          <w:tcPr>
            <w:tcW w:w="1080" w:type="dxa"/>
          </w:tcPr>
          <w:p w14:paraId="6D49E4FA" w14:textId="77777777" w:rsidR="00481B55" w:rsidRPr="00F36E23" w:rsidRDefault="00481B55" w:rsidP="0001591D">
            <w:pPr>
              <w:tabs>
                <w:tab w:val="decimal" w:pos="872"/>
              </w:tabs>
              <w:spacing w:line="220" w:lineRule="exact"/>
              <w:ind w:left="-135" w:right="-10"/>
              <w:jc w:val="right"/>
              <w:rPr>
                <w:rFonts w:cs="Times New Roman"/>
                <w:sz w:val="16"/>
                <w:szCs w:val="16"/>
                <w:lang w:bidi="th-TH"/>
              </w:rPr>
            </w:pPr>
            <w:r w:rsidRPr="009B0D73">
              <w:rPr>
                <w:rFonts w:cs="Times New Roman"/>
                <w:sz w:val="16"/>
                <w:szCs w:val="16"/>
                <w:lang w:bidi="th-TH"/>
              </w:rPr>
              <w:t>-</w:t>
            </w:r>
          </w:p>
        </w:tc>
        <w:tc>
          <w:tcPr>
            <w:tcW w:w="990" w:type="dxa"/>
          </w:tcPr>
          <w:p w14:paraId="46E24627" w14:textId="77777777" w:rsidR="00481B55" w:rsidRPr="00F36E23" w:rsidRDefault="00481B55">
            <w:pPr>
              <w:tabs>
                <w:tab w:val="decimal" w:pos="790"/>
              </w:tabs>
              <w:spacing w:line="220" w:lineRule="exact"/>
              <w:ind w:right="-46"/>
              <w:rPr>
                <w:rFonts w:cs="Times New Roman"/>
                <w:sz w:val="16"/>
                <w:szCs w:val="16"/>
                <w:lang w:bidi="th-TH"/>
              </w:rPr>
            </w:pPr>
            <w:r w:rsidRPr="009B0D73">
              <w:rPr>
                <w:rFonts w:cs="Times New Roman"/>
                <w:sz w:val="16"/>
                <w:szCs w:val="16"/>
                <w:lang w:bidi="th-TH"/>
              </w:rPr>
              <w:t>-</w:t>
            </w:r>
          </w:p>
        </w:tc>
        <w:tc>
          <w:tcPr>
            <w:tcW w:w="990" w:type="dxa"/>
          </w:tcPr>
          <w:p w14:paraId="71AA1F68" w14:textId="77777777" w:rsidR="00481B55" w:rsidRPr="00F36E23" w:rsidRDefault="00481B55">
            <w:pPr>
              <w:tabs>
                <w:tab w:val="decimal" w:pos="740"/>
              </w:tabs>
              <w:spacing w:line="220" w:lineRule="exact"/>
              <w:ind w:left="-135"/>
              <w:rPr>
                <w:rFonts w:cs="Times New Roman"/>
                <w:sz w:val="16"/>
                <w:szCs w:val="16"/>
                <w:lang w:bidi="th-TH"/>
              </w:rPr>
            </w:pPr>
            <w:r w:rsidRPr="006D1458">
              <w:rPr>
                <w:rFonts w:cs="Times New Roman"/>
                <w:sz w:val="16"/>
                <w:szCs w:val="16"/>
                <w:lang w:bidi="th-TH"/>
              </w:rPr>
              <w:t>535,223</w:t>
            </w:r>
          </w:p>
        </w:tc>
        <w:tc>
          <w:tcPr>
            <w:tcW w:w="990" w:type="dxa"/>
          </w:tcPr>
          <w:p w14:paraId="2683BF6F" w14:textId="77777777" w:rsidR="00481B55" w:rsidRPr="00F36E23" w:rsidRDefault="00481B55">
            <w:pPr>
              <w:tabs>
                <w:tab w:val="decimal" w:pos="794"/>
              </w:tabs>
              <w:spacing w:line="220" w:lineRule="exact"/>
              <w:ind w:left="-135" w:right="-30"/>
              <w:rPr>
                <w:rFonts w:cs="Times New Roman"/>
                <w:sz w:val="16"/>
                <w:szCs w:val="16"/>
                <w:lang w:bidi="th-TH"/>
              </w:rPr>
            </w:pPr>
            <w:r w:rsidRPr="006D1458">
              <w:rPr>
                <w:rFonts w:cs="Times New Roman"/>
                <w:sz w:val="16"/>
                <w:szCs w:val="16"/>
                <w:lang w:bidi="th-TH"/>
              </w:rPr>
              <w:t>535,223</w:t>
            </w:r>
          </w:p>
        </w:tc>
      </w:tr>
      <w:tr w:rsidR="00481B55" w:rsidRPr="0012708E" w14:paraId="5B9E770C" w14:textId="77777777" w:rsidTr="009906CF">
        <w:trPr>
          <w:cantSplit/>
        </w:trPr>
        <w:tc>
          <w:tcPr>
            <w:tcW w:w="2250" w:type="dxa"/>
            <w:vAlign w:val="bottom"/>
          </w:tcPr>
          <w:p w14:paraId="56CAA9C2" w14:textId="77777777" w:rsidR="00481B55" w:rsidRPr="00F327C0" w:rsidRDefault="00481B55">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vAlign w:val="bottom"/>
          </w:tcPr>
          <w:p w14:paraId="37DF5729" w14:textId="77777777" w:rsidR="00481B55" w:rsidRPr="009B0D73" w:rsidRDefault="00481B55">
            <w:pPr>
              <w:tabs>
                <w:tab w:val="decimal" w:pos="763"/>
              </w:tabs>
              <w:spacing w:line="220" w:lineRule="exact"/>
              <w:ind w:left="-135" w:right="7"/>
              <w:rPr>
                <w:rFonts w:cs="Times New Roman"/>
                <w:sz w:val="16"/>
                <w:szCs w:val="16"/>
                <w:lang w:bidi="th-TH"/>
              </w:rPr>
            </w:pPr>
            <w:r w:rsidRPr="009B0D73">
              <w:rPr>
                <w:rFonts w:cs="Times New Roman"/>
                <w:sz w:val="16"/>
                <w:szCs w:val="16"/>
                <w:lang w:bidi="th-TH"/>
              </w:rPr>
              <w:t>33</w:t>
            </w:r>
          </w:p>
        </w:tc>
        <w:tc>
          <w:tcPr>
            <w:tcW w:w="900" w:type="dxa"/>
            <w:vAlign w:val="bottom"/>
          </w:tcPr>
          <w:p w14:paraId="0E1F9803" w14:textId="77777777" w:rsidR="00481B55" w:rsidRPr="00F36E23" w:rsidRDefault="00481B55">
            <w:pPr>
              <w:tabs>
                <w:tab w:val="decimal" w:pos="700"/>
              </w:tabs>
              <w:spacing w:line="220" w:lineRule="exact"/>
              <w:ind w:left="-115" w:right="-29"/>
              <w:rPr>
                <w:rFonts w:cs="Times New Roman"/>
                <w:sz w:val="16"/>
                <w:szCs w:val="16"/>
                <w:lang w:bidi="th-TH"/>
              </w:rPr>
            </w:pPr>
            <w:r w:rsidRPr="006D1458">
              <w:rPr>
                <w:rFonts w:cs="Times New Roman"/>
                <w:sz w:val="16"/>
                <w:szCs w:val="16"/>
                <w:lang w:bidi="th-TH"/>
              </w:rPr>
              <w:t>13,450,000</w:t>
            </w:r>
          </w:p>
        </w:tc>
        <w:tc>
          <w:tcPr>
            <w:tcW w:w="990" w:type="dxa"/>
            <w:vAlign w:val="bottom"/>
          </w:tcPr>
          <w:p w14:paraId="38148A00" w14:textId="77777777" w:rsidR="00481B55" w:rsidRPr="00F36E23" w:rsidRDefault="00481B55" w:rsidP="009B0D73">
            <w:pPr>
              <w:tabs>
                <w:tab w:val="decimal" w:pos="770"/>
              </w:tabs>
              <w:spacing w:line="220" w:lineRule="exact"/>
              <w:ind w:left="-135" w:right="-20"/>
              <w:rPr>
                <w:rFonts w:cs="Times New Roman"/>
                <w:sz w:val="16"/>
                <w:szCs w:val="16"/>
                <w:lang w:bidi="th-TH"/>
              </w:rPr>
            </w:pPr>
            <w:r w:rsidRPr="009B0D73">
              <w:rPr>
                <w:rFonts w:cs="Times New Roman"/>
                <w:sz w:val="16"/>
                <w:szCs w:val="16"/>
                <w:lang w:bidi="th-TH"/>
              </w:rPr>
              <w:t>-</w:t>
            </w:r>
          </w:p>
        </w:tc>
        <w:tc>
          <w:tcPr>
            <w:tcW w:w="1080" w:type="dxa"/>
            <w:vAlign w:val="bottom"/>
          </w:tcPr>
          <w:p w14:paraId="7C0DDB6F" w14:textId="77777777" w:rsidR="00481B55" w:rsidRPr="00F36E23" w:rsidRDefault="00481B55" w:rsidP="009906CF">
            <w:pPr>
              <w:tabs>
                <w:tab w:val="decimal" w:pos="872"/>
              </w:tabs>
              <w:spacing w:line="220" w:lineRule="exact"/>
              <w:ind w:left="-135" w:right="-10"/>
              <w:rPr>
                <w:rFonts w:cs="Times New Roman"/>
                <w:sz w:val="16"/>
                <w:szCs w:val="16"/>
                <w:lang w:bidi="th-TH"/>
              </w:rPr>
            </w:pPr>
            <w:r w:rsidRPr="009B0D73">
              <w:rPr>
                <w:rFonts w:cs="Times New Roman"/>
                <w:sz w:val="16"/>
                <w:szCs w:val="16"/>
                <w:lang w:bidi="th-TH"/>
              </w:rPr>
              <w:t>-</w:t>
            </w:r>
          </w:p>
        </w:tc>
        <w:tc>
          <w:tcPr>
            <w:tcW w:w="990" w:type="dxa"/>
            <w:vAlign w:val="bottom"/>
          </w:tcPr>
          <w:p w14:paraId="60392888" w14:textId="77777777" w:rsidR="00481B55" w:rsidRPr="00F36E23" w:rsidRDefault="00481B55" w:rsidP="009906CF">
            <w:pPr>
              <w:tabs>
                <w:tab w:val="decimal" w:pos="790"/>
              </w:tabs>
              <w:spacing w:line="220" w:lineRule="exact"/>
              <w:ind w:right="-46"/>
              <w:rPr>
                <w:rFonts w:cs="Times New Roman"/>
                <w:sz w:val="16"/>
                <w:szCs w:val="16"/>
                <w:lang w:bidi="th-TH"/>
              </w:rPr>
            </w:pPr>
            <w:r w:rsidRPr="009B0D73">
              <w:rPr>
                <w:rFonts w:cs="Times New Roman"/>
                <w:sz w:val="16"/>
                <w:szCs w:val="16"/>
                <w:lang w:bidi="th-TH"/>
              </w:rPr>
              <w:t>-</w:t>
            </w:r>
          </w:p>
        </w:tc>
        <w:tc>
          <w:tcPr>
            <w:tcW w:w="990" w:type="dxa"/>
            <w:vAlign w:val="bottom"/>
          </w:tcPr>
          <w:p w14:paraId="0BD4D335" w14:textId="77777777" w:rsidR="00481B55" w:rsidRPr="00F36E23" w:rsidRDefault="00481B55">
            <w:pPr>
              <w:tabs>
                <w:tab w:val="decimal" w:pos="740"/>
              </w:tabs>
              <w:spacing w:line="220" w:lineRule="exact"/>
              <w:ind w:left="-135"/>
              <w:rPr>
                <w:rFonts w:cs="Times New Roman"/>
                <w:sz w:val="16"/>
                <w:szCs w:val="16"/>
                <w:lang w:bidi="th-TH"/>
              </w:rPr>
            </w:pPr>
            <w:r w:rsidRPr="006D1458">
              <w:rPr>
                <w:rFonts w:cs="Times New Roman"/>
                <w:sz w:val="16"/>
                <w:szCs w:val="16"/>
                <w:lang w:bidi="th-TH"/>
              </w:rPr>
              <w:t>2,893,273</w:t>
            </w:r>
          </w:p>
        </w:tc>
        <w:tc>
          <w:tcPr>
            <w:tcW w:w="990" w:type="dxa"/>
            <w:vAlign w:val="bottom"/>
          </w:tcPr>
          <w:p w14:paraId="7EB75E02" w14:textId="77777777" w:rsidR="00481B55" w:rsidRPr="00F36E23" w:rsidRDefault="00481B55">
            <w:pPr>
              <w:tabs>
                <w:tab w:val="decimal" w:pos="794"/>
              </w:tabs>
              <w:spacing w:line="220" w:lineRule="exact"/>
              <w:ind w:left="-135" w:right="-30"/>
              <w:rPr>
                <w:rFonts w:cs="Times New Roman"/>
                <w:sz w:val="16"/>
                <w:szCs w:val="16"/>
                <w:lang w:bidi="th-TH"/>
              </w:rPr>
            </w:pPr>
            <w:r w:rsidRPr="006D1458">
              <w:rPr>
                <w:rFonts w:cs="Times New Roman"/>
                <w:sz w:val="16"/>
                <w:szCs w:val="16"/>
                <w:lang w:bidi="th-TH"/>
              </w:rPr>
              <w:t>16,34</w:t>
            </w:r>
            <w:r>
              <w:rPr>
                <w:rFonts w:cs="Times New Roman"/>
                <w:sz w:val="16"/>
                <w:szCs w:val="16"/>
                <w:lang w:bidi="th-TH"/>
              </w:rPr>
              <w:t>3,306</w:t>
            </w:r>
          </w:p>
        </w:tc>
      </w:tr>
      <w:tr w:rsidR="00481B55" w:rsidRPr="0012708E" w14:paraId="3309134A" w14:textId="77777777" w:rsidTr="0001591D">
        <w:trPr>
          <w:cantSplit/>
        </w:trPr>
        <w:tc>
          <w:tcPr>
            <w:tcW w:w="2250" w:type="dxa"/>
            <w:vAlign w:val="bottom"/>
          </w:tcPr>
          <w:p w14:paraId="6949FF2B" w14:textId="77777777" w:rsidR="00481B55" w:rsidRPr="0012708E" w:rsidRDefault="00481B55">
            <w:pPr>
              <w:tabs>
                <w:tab w:val="left" w:pos="266"/>
              </w:tabs>
              <w:spacing w:line="220" w:lineRule="exact"/>
              <w:ind w:left="106" w:right="9" w:hanging="124"/>
              <w:rPr>
                <w:rFonts w:cs="Times New Roman"/>
                <w:color w:val="000000"/>
                <w:sz w:val="16"/>
                <w:szCs w:val="16"/>
              </w:rPr>
            </w:pPr>
            <w:r w:rsidRPr="00EA52DF">
              <w:rPr>
                <w:rFonts w:cs="Times New Roman"/>
                <w:color w:val="000000"/>
                <w:sz w:val="16"/>
                <w:szCs w:val="16"/>
              </w:rPr>
              <w:t>Financial assets measured at FVTPL</w:t>
            </w:r>
          </w:p>
        </w:tc>
        <w:tc>
          <w:tcPr>
            <w:tcW w:w="990" w:type="dxa"/>
            <w:vAlign w:val="bottom"/>
          </w:tcPr>
          <w:p w14:paraId="5E2B792E" w14:textId="77777777" w:rsidR="00481B55" w:rsidRPr="009B0D73" w:rsidRDefault="00481B55" w:rsidP="0001591D">
            <w:pPr>
              <w:tabs>
                <w:tab w:val="decimal" w:pos="763"/>
              </w:tabs>
              <w:spacing w:line="220" w:lineRule="exact"/>
              <w:ind w:left="-135" w:right="7"/>
              <w:rPr>
                <w:rFonts w:cs="Times New Roman"/>
                <w:sz w:val="16"/>
                <w:szCs w:val="16"/>
                <w:lang w:bidi="th-TH"/>
              </w:rPr>
            </w:pPr>
            <w:r w:rsidRPr="009B0D73">
              <w:rPr>
                <w:rFonts w:cs="Times New Roman"/>
                <w:sz w:val="16"/>
                <w:szCs w:val="16"/>
                <w:lang w:bidi="th-TH"/>
              </w:rPr>
              <w:t>-</w:t>
            </w:r>
          </w:p>
        </w:tc>
        <w:tc>
          <w:tcPr>
            <w:tcW w:w="900" w:type="dxa"/>
            <w:vAlign w:val="bottom"/>
          </w:tcPr>
          <w:p w14:paraId="327131EF" w14:textId="77777777" w:rsidR="00481B55" w:rsidRPr="00F36E23" w:rsidRDefault="00481B55" w:rsidP="0001591D">
            <w:pPr>
              <w:tabs>
                <w:tab w:val="decimal" w:pos="700"/>
              </w:tabs>
              <w:spacing w:line="220" w:lineRule="exact"/>
              <w:ind w:left="-115" w:right="-29"/>
              <w:rPr>
                <w:rFonts w:cs="Times New Roman"/>
                <w:sz w:val="16"/>
                <w:szCs w:val="16"/>
                <w:lang w:bidi="th-TH"/>
              </w:rPr>
            </w:pPr>
            <w:r w:rsidRPr="009B0D73">
              <w:rPr>
                <w:rFonts w:cs="Times New Roman"/>
                <w:sz w:val="16"/>
                <w:szCs w:val="16"/>
                <w:lang w:bidi="th-TH"/>
              </w:rPr>
              <w:t>-</w:t>
            </w:r>
          </w:p>
        </w:tc>
        <w:tc>
          <w:tcPr>
            <w:tcW w:w="990" w:type="dxa"/>
            <w:vAlign w:val="bottom"/>
          </w:tcPr>
          <w:p w14:paraId="6EEEB402" w14:textId="77777777" w:rsidR="00481B55" w:rsidRPr="00F36E23" w:rsidRDefault="00481B55" w:rsidP="0001591D">
            <w:pPr>
              <w:tabs>
                <w:tab w:val="decimal" w:pos="770"/>
              </w:tabs>
              <w:spacing w:line="220" w:lineRule="exact"/>
              <w:ind w:left="-135" w:right="-20"/>
              <w:rPr>
                <w:rFonts w:cs="Times New Roman"/>
                <w:sz w:val="16"/>
                <w:szCs w:val="16"/>
                <w:lang w:bidi="th-TH"/>
              </w:rPr>
            </w:pPr>
            <w:r w:rsidRPr="009B0D73">
              <w:rPr>
                <w:rFonts w:cs="Times New Roman"/>
                <w:sz w:val="16"/>
                <w:szCs w:val="16"/>
                <w:lang w:bidi="th-TH"/>
              </w:rPr>
              <w:t>-</w:t>
            </w:r>
          </w:p>
        </w:tc>
        <w:tc>
          <w:tcPr>
            <w:tcW w:w="1080" w:type="dxa"/>
            <w:vAlign w:val="bottom"/>
          </w:tcPr>
          <w:p w14:paraId="04667CA2" w14:textId="77777777" w:rsidR="00481B55" w:rsidRPr="00F36E23" w:rsidRDefault="00481B55" w:rsidP="0001591D">
            <w:pPr>
              <w:tabs>
                <w:tab w:val="decimal" w:pos="872"/>
              </w:tabs>
              <w:spacing w:line="220" w:lineRule="exact"/>
              <w:ind w:left="-135" w:right="-10"/>
              <w:rPr>
                <w:rFonts w:cs="Times New Roman"/>
                <w:sz w:val="16"/>
                <w:szCs w:val="16"/>
                <w:lang w:bidi="th-TH"/>
              </w:rPr>
            </w:pPr>
            <w:r w:rsidRPr="009B0D73">
              <w:rPr>
                <w:rFonts w:cs="Times New Roman"/>
                <w:sz w:val="16"/>
                <w:szCs w:val="16"/>
                <w:lang w:bidi="th-TH"/>
              </w:rPr>
              <w:t>-</w:t>
            </w:r>
          </w:p>
        </w:tc>
        <w:tc>
          <w:tcPr>
            <w:tcW w:w="990" w:type="dxa"/>
            <w:vAlign w:val="bottom"/>
          </w:tcPr>
          <w:p w14:paraId="18372437" w14:textId="77777777" w:rsidR="00481B55" w:rsidRPr="00F36E23" w:rsidRDefault="00481B55" w:rsidP="0001591D">
            <w:pPr>
              <w:tabs>
                <w:tab w:val="decimal" w:pos="790"/>
              </w:tabs>
              <w:spacing w:line="220" w:lineRule="exact"/>
              <w:ind w:right="-46"/>
              <w:rPr>
                <w:rFonts w:cs="Times New Roman"/>
                <w:sz w:val="16"/>
                <w:szCs w:val="16"/>
                <w:lang w:bidi="th-TH"/>
              </w:rPr>
            </w:pPr>
            <w:r w:rsidRPr="009B0D73">
              <w:rPr>
                <w:rFonts w:cs="Times New Roman"/>
                <w:sz w:val="16"/>
                <w:szCs w:val="16"/>
                <w:lang w:bidi="th-TH"/>
              </w:rPr>
              <w:t>-</w:t>
            </w:r>
          </w:p>
        </w:tc>
        <w:tc>
          <w:tcPr>
            <w:tcW w:w="990" w:type="dxa"/>
            <w:vAlign w:val="bottom"/>
          </w:tcPr>
          <w:p w14:paraId="22B5674C" w14:textId="77777777" w:rsidR="00481B55" w:rsidRPr="009B0D73" w:rsidRDefault="00481B55" w:rsidP="0001591D">
            <w:pPr>
              <w:tabs>
                <w:tab w:val="decimal" w:pos="740"/>
              </w:tabs>
              <w:spacing w:line="220" w:lineRule="exact"/>
              <w:ind w:left="-135"/>
              <w:rPr>
                <w:rFonts w:cs="Times New Roman"/>
                <w:sz w:val="16"/>
                <w:szCs w:val="16"/>
                <w:lang w:bidi="th-TH"/>
              </w:rPr>
            </w:pPr>
            <w:r w:rsidRPr="006D1458">
              <w:rPr>
                <w:rFonts w:cs="Times New Roman"/>
                <w:sz w:val="16"/>
                <w:szCs w:val="16"/>
                <w:cs/>
                <w:lang w:bidi="th-TH"/>
              </w:rPr>
              <w:t>20</w:t>
            </w:r>
            <w:r w:rsidRPr="006D1458">
              <w:rPr>
                <w:rFonts w:cs="Times New Roman"/>
                <w:sz w:val="16"/>
                <w:szCs w:val="16"/>
                <w:lang w:bidi="th-TH"/>
              </w:rPr>
              <w:t>,</w:t>
            </w:r>
            <w:r w:rsidRPr="006D1458">
              <w:rPr>
                <w:rFonts w:cs="Times New Roman"/>
                <w:sz w:val="16"/>
                <w:szCs w:val="16"/>
                <w:cs/>
                <w:lang w:bidi="th-TH"/>
              </w:rPr>
              <w:t>457</w:t>
            </w:r>
          </w:p>
        </w:tc>
        <w:tc>
          <w:tcPr>
            <w:tcW w:w="990" w:type="dxa"/>
            <w:vAlign w:val="bottom"/>
          </w:tcPr>
          <w:p w14:paraId="111A24F9" w14:textId="77777777" w:rsidR="00481B55" w:rsidRPr="00F36E23" w:rsidRDefault="00481B55" w:rsidP="0001591D">
            <w:pPr>
              <w:tabs>
                <w:tab w:val="decimal" w:pos="794"/>
              </w:tabs>
              <w:spacing w:line="220" w:lineRule="exact"/>
              <w:ind w:left="-135" w:right="-30"/>
              <w:rPr>
                <w:rFonts w:cs="Times New Roman"/>
                <w:sz w:val="16"/>
                <w:szCs w:val="16"/>
                <w:lang w:bidi="th-TH"/>
              </w:rPr>
            </w:pPr>
            <w:r w:rsidRPr="006D1458">
              <w:rPr>
                <w:rFonts w:cs="Times New Roman"/>
                <w:sz w:val="16"/>
                <w:szCs w:val="16"/>
                <w:cs/>
                <w:lang w:bidi="th-TH"/>
              </w:rPr>
              <w:t>20</w:t>
            </w:r>
            <w:r w:rsidRPr="006D1458">
              <w:rPr>
                <w:rFonts w:cs="Times New Roman"/>
                <w:sz w:val="16"/>
                <w:szCs w:val="16"/>
                <w:lang w:bidi="th-TH"/>
              </w:rPr>
              <w:t>,</w:t>
            </w:r>
            <w:r w:rsidRPr="006D1458">
              <w:rPr>
                <w:rFonts w:cs="Times New Roman"/>
                <w:sz w:val="16"/>
                <w:szCs w:val="16"/>
                <w:cs/>
                <w:lang w:bidi="th-TH"/>
              </w:rPr>
              <w:t>457</w:t>
            </w:r>
          </w:p>
        </w:tc>
      </w:tr>
      <w:tr w:rsidR="00481B55" w:rsidRPr="0012708E" w14:paraId="45896A09" w14:textId="77777777">
        <w:trPr>
          <w:cantSplit/>
        </w:trPr>
        <w:tc>
          <w:tcPr>
            <w:tcW w:w="2250" w:type="dxa"/>
            <w:vAlign w:val="bottom"/>
          </w:tcPr>
          <w:p w14:paraId="7E35C583" w14:textId="77777777" w:rsidR="00481B55" w:rsidRPr="0012708E" w:rsidRDefault="00481B55">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tcPr>
          <w:p w14:paraId="6FE7254D" w14:textId="77777777" w:rsidR="00481B55" w:rsidRPr="009B0D73" w:rsidRDefault="00481B55">
            <w:pPr>
              <w:tabs>
                <w:tab w:val="decimal" w:pos="763"/>
              </w:tabs>
              <w:spacing w:line="220" w:lineRule="exact"/>
              <w:ind w:left="-135" w:right="7"/>
              <w:rPr>
                <w:rFonts w:cs="Times New Roman"/>
                <w:sz w:val="16"/>
                <w:szCs w:val="16"/>
                <w:lang w:bidi="th-TH"/>
              </w:rPr>
            </w:pPr>
            <w:r w:rsidRPr="009B0D73">
              <w:rPr>
                <w:rFonts w:cs="Times New Roman"/>
                <w:sz w:val="16"/>
                <w:szCs w:val="16"/>
                <w:lang w:bidi="th-TH"/>
              </w:rPr>
              <w:t>-</w:t>
            </w:r>
          </w:p>
        </w:tc>
        <w:tc>
          <w:tcPr>
            <w:tcW w:w="900" w:type="dxa"/>
          </w:tcPr>
          <w:p w14:paraId="118EFEC6" w14:textId="77777777" w:rsidR="00481B55" w:rsidRPr="00F36E23" w:rsidRDefault="00481B55" w:rsidP="0001591D">
            <w:pPr>
              <w:tabs>
                <w:tab w:val="decimal" w:pos="700"/>
              </w:tabs>
              <w:spacing w:line="220" w:lineRule="exact"/>
              <w:ind w:left="-115" w:right="-29"/>
              <w:rPr>
                <w:rFonts w:cs="Times New Roman"/>
                <w:sz w:val="16"/>
                <w:szCs w:val="16"/>
                <w:lang w:bidi="th-TH"/>
              </w:rPr>
            </w:pPr>
            <w:r w:rsidRPr="006D1458">
              <w:rPr>
                <w:rFonts w:cs="Times New Roman"/>
                <w:sz w:val="16"/>
                <w:szCs w:val="16"/>
                <w:lang w:bidi="th-TH"/>
              </w:rPr>
              <w:t>802,212</w:t>
            </w:r>
          </w:p>
        </w:tc>
        <w:tc>
          <w:tcPr>
            <w:tcW w:w="990" w:type="dxa"/>
          </w:tcPr>
          <w:p w14:paraId="35D0B8E3" w14:textId="77777777" w:rsidR="00481B55" w:rsidRPr="00F36E23" w:rsidRDefault="00481B55" w:rsidP="009B0D73">
            <w:pPr>
              <w:tabs>
                <w:tab w:val="decimal" w:pos="770"/>
              </w:tabs>
              <w:spacing w:line="220" w:lineRule="exact"/>
              <w:ind w:left="-135" w:right="-20"/>
              <w:rPr>
                <w:rFonts w:cs="Times New Roman"/>
                <w:sz w:val="16"/>
                <w:szCs w:val="16"/>
                <w:lang w:bidi="th-TH"/>
              </w:rPr>
            </w:pPr>
            <w:r w:rsidRPr="006D1458">
              <w:rPr>
                <w:rFonts w:cs="Times New Roman"/>
                <w:sz w:val="16"/>
                <w:szCs w:val="16"/>
                <w:lang w:bidi="th-TH"/>
              </w:rPr>
              <w:t>1,135,324</w:t>
            </w:r>
          </w:p>
        </w:tc>
        <w:tc>
          <w:tcPr>
            <w:tcW w:w="1080" w:type="dxa"/>
          </w:tcPr>
          <w:p w14:paraId="2351B6D5" w14:textId="77777777" w:rsidR="00481B55" w:rsidRPr="00F36E23" w:rsidRDefault="00481B55">
            <w:pPr>
              <w:tabs>
                <w:tab w:val="decimal" w:pos="872"/>
              </w:tabs>
              <w:spacing w:line="220" w:lineRule="exact"/>
              <w:ind w:left="-135" w:right="-10"/>
              <w:jc w:val="right"/>
              <w:rPr>
                <w:rFonts w:cs="Times New Roman"/>
                <w:sz w:val="16"/>
                <w:szCs w:val="16"/>
                <w:lang w:bidi="th-TH"/>
              </w:rPr>
            </w:pPr>
            <w:r w:rsidRPr="006D1458">
              <w:rPr>
                <w:rFonts w:cs="Times New Roman"/>
                <w:sz w:val="16"/>
                <w:szCs w:val="16"/>
                <w:lang w:bidi="th-TH"/>
              </w:rPr>
              <w:t>209,4</w:t>
            </w:r>
            <w:r>
              <w:rPr>
                <w:rFonts w:cs="Times New Roman"/>
                <w:sz w:val="16"/>
                <w:szCs w:val="16"/>
                <w:lang w:bidi="th-TH"/>
              </w:rPr>
              <w:t>20</w:t>
            </w:r>
          </w:p>
        </w:tc>
        <w:tc>
          <w:tcPr>
            <w:tcW w:w="990" w:type="dxa"/>
          </w:tcPr>
          <w:p w14:paraId="10DFBF1B" w14:textId="77777777" w:rsidR="00481B55" w:rsidRPr="00F36E23" w:rsidRDefault="00481B55">
            <w:pPr>
              <w:tabs>
                <w:tab w:val="decimal" w:pos="790"/>
              </w:tabs>
              <w:spacing w:line="220" w:lineRule="exact"/>
              <w:ind w:right="-46"/>
              <w:rPr>
                <w:rFonts w:cs="Times New Roman"/>
                <w:sz w:val="16"/>
                <w:szCs w:val="16"/>
                <w:lang w:bidi="th-TH"/>
              </w:rPr>
            </w:pPr>
            <w:r w:rsidRPr="009B0D73">
              <w:rPr>
                <w:rFonts w:cs="Times New Roman"/>
                <w:sz w:val="16"/>
                <w:szCs w:val="16"/>
                <w:lang w:bidi="th-TH"/>
              </w:rPr>
              <w:t>-</w:t>
            </w:r>
          </w:p>
        </w:tc>
        <w:tc>
          <w:tcPr>
            <w:tcW w:w="990" w:type="dxa"/>
          </w:tcPr>
          <w:p w14:paraId="72B32B59" w14:textId="77777777" w:rsidR="00481B55" w:rsidRPr="00F36E23" w:rsidRDefault="00481B55">
            <w:pPr>
              <w:tabs>
                <w:tab w:val="decimal" w:pos="740"/>
              </w:tabs>
              <w:spacing w:line="220" w:lineRule="exact"/>
              <w:ind w:left="-135"/>
              <w:rPr>
                <w:rFonts w:cs="Times New Roman"/>
                <w:sz w:val="16"/>
                <w:szCs w:val="16"/>
                <w:lang w:bidi="th-TH"/>
              </w:rPr>
            </w:pPr>
            <w:r w:rsidRPr="006D1458">
              <w:rPr>
                <w:rFonts w:cs="Times New Roman"/>
                <w:sz w:val="16"/>
                <w:szCs w:val="16"/>
                <w:lang w:bidi="th-TH"/>
              </w:rPr>
              <w:t>2,455</w:t>
            </w:r>
          </w:p>
        </w:tc>
        <w:tc>
          <w:tcPr>
            <w:tcW w:w="990" w:type="dxa"/>
          </w:tcPr>
          <w:p w14:paraId="5E92EC8B" w14:textId="77777777" w:rsidR="00481B55" w:rsidRPr="00F36E23" w:rsidRDefault="00481B55">
            <w:pPr>
              <w:tabs>
                <w:tab w:val="decimal" w:pos="794"/>
              </w:tabs>
              <w:spacing w:line="220" w:lineRule="exact"/>
              <w:ind w:left="-135" w:right="-30"/>
              <w:rPr>
                <w:rFonts w:cs="Times New Roman"/>
                <w:sz w:val="16"/>
                <w:szCs w:val="16"/>
                <w:lang w:bidi="th-TH"/>
              </w:rPr>
            </w:pPr>
            <w:r w:rsidRPr="006D1458">
              <w:rPr>
                <w:rFonts w:cs="Times New Roman"/>
                <w:sz w:val="16"/>
                <w:szCs w:val="16"/>
                <w:lang w:bidi="th-TH"/>
              </w:rPr>
              <w:t>2,149,411</w:t>
            </w:r>
          </w:p>
        </w:tc>
      </w:tr>
      <w:tr w:rsidR="00481B55" w:rsidRPr="0012708E" w14:paraId="221D1EC5" w14:textId="77777777">
        <w:trPr>
          <w:cantSplit/>
        </w:trPr>
        <w:tc>
          <w:tcPr>
            <w:tcW w:w="2250" w:type="dxa"/>
            <w:vAlign w:val="bottom"/>
          </w:tcPr>
          <w:p w14:paraId="43B5B76E" w14:textId="77777777" w:rsidR="00481B55" w:rsidRPr="0012708E" w:rsidRDefault="00481B55">
            <w:pPr>
              <w:tabs>
                <w:tab w:val="left" w:pos="356"/>
              </w:tabs>
              <w:spacing w:line="220" w:lineRule="exact"/>
              <w:ind w:right="9"/>
              <w:rPr>
                <w:rFonts w:cs="Times New Roman"/>
                <w:sz w:val="16"/>
                <w:szCs w:val="16"/>
              </w:rPr>
            </w:pPr>
            <w:r w:rsidRPr="0012708E">
              <w:rPr>
                <w:rFonts w:cs="Times New Roman"/>
                <w:sz w:val="16"/>
                <w:szCs w:val="16"/>
              </w:rPr>
              <w:t xml:space="preserve">Loans to customers </w:t>
            </w:r>
            <w:r w:rsidRPr="0012708E">
              <w:rPr>
                <w:rFonts w:cs="Times New Roman"/>
                <w:sz w:val="16"/>
                <w:szCs w:val="16"/>
                <w:vertAlign w:val="superscript"/>
              </w:rPr>
              <w:t>(1), (2)</w:t>
            </w:r>
          </w:p>
        </w:tc>
        <w:tc>
          <w:tcPr>
            <w:tcW w:w="990" w:type="dxa"/>
          </w:tcPr>
          <w:p w14:paraId="2D4AE0D6" w14:textId="77777777" w:rsidR="00481B55" w:rsidRPr="009B0D73" w:rsidRDefault="00481B55">
            <w:pPr>
              <w:tabs>
                <w:tab w:val="decimal" w:pos="763"/>
              </w:tabs>
              <w:spacing w:line="220" w:lineRule="exact"/>
              <w:ind w:left="-135" w:right="7"/>
              <w:rPr>
                <w:rFonts w:cs="Times New Roman"/>
                <w:sz w:val="16"/>
                <w:szCs w:val="16"/>
                <w:lang w:bidi="th-TH"/>
              </w:rPr>
            </w:pPr>
            <w:r w:rsidRPr="009B0D73">
              <w:rPr>
                <w:rFonts w:cs="Times New Roman"/>
                <w:sz w:val="16"/>
                <w:szCs w:val="16"/>
                <w:lang w:bidi="th-TH"/>
              </w:rPr>
              <w:t>419,120</w:t>
            </w:r>
          </w:p>
        </w:tc>
        <w:tc>
          <w:tcPr>
            <w:tcW w:w="900" w:type="dxa"/>
          </w:tcPr>
          <w:p w14:paraId="2CA03E78" w14:textId="77777777" w:rsidR="00481B55" w:rsidRPr="009B0D73" w:rsidRDefault="00481B55" w:rsidP="0001591D">
            <w:pPr>
              <w:tabs>
                <w:tab w:val="decimal" w:pos="700"/>
              </w:tabs>
              <w:spacing w:line="220" w:lineRule="exact"/>
              <w:ind w:left="-115" w:right="-29"/>
              <w:rPr>
                <w:rFonts w:cs="Times New Roman"/>
                <w:sz w:val="16"/>
                <w:szCs w:val="16"/>
                <w:lang w:bidi="th-TH"/>
              </w:rPr>
            </w:pPr>
            <w:r w:rsidRPr="009B0D73">
              <w:rPr>
                <w:rFonts w:cs="Times New Roman"/>
                <w:sz w:val="16"/>
                <w:szCs w:val="16"/>
                <w:lang w:bidi="th-TH"/>
              </w:rPr>
              <w:t>100,238,365</w:t>
            </w:r>
          </w:p>
        </w:tc>
        <w:tc>
          <w:tcPr>
            <w:tcW w:w="990" w:type="dxa"/>
          </w:tcPr>
          <w:p w14:paraId="1A895B6F" w14:textId="77777777" w:rsidR="00481B55" w:rsidRPr="009B0D73" w:rsidRDefault="00481B55" w:rsidP="009B0D73">
            <w:pPr>
              <w:tabs>
                <w:tab w:val="decimal" w:pos="770"/>
              </w:tabs>
              <w:spacing w:line="220" w:lineRule="exact"/>
              <w:ind w:left="-135" w:right="-20"/>
              <w:rPr>
                <w:rFonts w:cs="Times New Roman"/>
                <w:sz w:val="16"/>
                <w:szCs w:val="16"/>
                <w:lang w:bidi="th-TH"/>
              </w:rPr>
            </w:pPr>
            <w:r w:rsidRPr="009B0D73">
              <w:rPr>
                <w:rFonts w:cs="Times New Roman"/>
                <w:sz w:val="16"/>
                <w:szCs w:val="16"/>
                <w:lang w:bidi="th-TH"/>
              </w:rPr>
              <w:t>22,471,100</w:t>
            </w:r>
          </w:p>
        </w:tc>
        <w:tc>
          <w:tcPr>
            <w:tcW w:w="1080" w:type="dxa"/>
          </w:tcPr>
          <w:p w14:paraId="22858300" w14:textId="77777777" w:rsidR="00481B55" w:rsidRPr="009B0D73" w:rsidRDefault="00481B55">
            <w:pPr>
              <w:tabs>
                <w:tab w:val="decimal" w:pos="872"/>
              </w:tabs>
              <w:spacing w:line="220" w:lineRule="exact"/>
              <w:ind w:right="-10"/>
              <w:jc w:val="right"/>
              <w:rPr>
                <w:rFonts w:cs="Times New Roman"/>
                <w:sz w:val="16"/>
                <w:szCs w:val="16"/>
                <w:lang w:bidi="th-TH"/>
              </w:rPr>
            </w:pPr>
            <w:r w:rsidRPr="009B0D73">
              <w:rPr>
                <w:rFonts w:cs="Times New Roman"/>
                <w:sz w:val="16"/>
                <w:szCs w:val="16"/>
                <w:lang w:bidi="th-TH"/>
              </w:rPr>
              <w:t>20,055,423</w:t>
            </w:r>
          </w:p>
        </w:tc>
        <w:tc>
          <w:tcPr>
            <w:tcW w:w="990" w:type="dxa"/>
          </w:tcPr>
          <w:p w14:paraId="76FF4A06" w14:textId="77777777" w:rsidR="00481B55" w:rsidRPr="009B0D73" w:rsidRDefault="00481B55">
            <w:pPr>
              <w:tabs>
                <w:tab w:val="decimal" w:pos="790"/>
              </w:tabs>
              <w:spacing w:line="220" w:lineRule="exact"/>
              <w:ind w:right="-46"/>
              <w:rPr>
                <w:rFonts w:cs="Times New Roman"/>
                <w:sz w:val="16"/>
                <w:szCs w:val="16"/>
                <w:lang w:bidi="th-TH"/>
              </w:rPr>
            </w:pPr>
            <w:r w:rsidRPr="009B0D73">
              <w:rPr>
                <w:rFonts w:cs="Times New Roman"/>
                <w:sz w:val="16"/>
                <w:szCs w:val="16"/>
                <w:lang w:bidi="th-TH"/>
              </w:rPr>
              <w:t>19,974,608</w:t>
            </w:r>
          </w:p>
        </w:tc>
        <w:tc>
          <w:tcPr>
            <w:tcW w:w="990" w:type="dxa"/>
          </w:tcPr>
          <w:p w14:paraId="3AC7BCC5" w14:textId="77777777" w:rsidR="00481B55" w:rsidRPr="009B0D73" w:rsidRDefault="00481B55">
            <w:pPr>
              <w:tabs>
                <w:tab w:val="decimal" w:pos="740"/>
              </w:tabs>
              <w:spacing w:line="220" w:lineRule="exact"/>
              <w:rPr>
                <w:rFonts w:cs="Times New Roman"/>
                <w:sz w:val="16"/>
                <w:szCs w:val="16"/>
                <w:rtl/>
                <w:cs/>
                <w:lang w:bidi="th-TH"/>
              </w:rPr>
            </w:pPr>
            <w:r w:rsidRPr="009B0D73">
              <w:rPr>
                <w:rFonts w:cs="Times New Roman" w:hint="cs"/>
                <w:sz w:val="16"/>
                <w:szCs w:val="16"/>
                <w:cs/>
                <w:lang w:bidi="th-TH"/>
              </w:rPr>
              <w:t>-</w:t>
            </w:r>
          </w:p>
        </w:tc>
        <w:tc>
          <w:tcPr>
            <w:tcW w:w="990" w:type="dxa"/>
          </w:tcPr>
          <w:p w14:paraId="1BA19D52" w14:textId="77777777" w:rsidR="00481B55" w:rsidRPr="009B0D73" w:rsidRDefault="00481B55">
            <w:pPr>
              <w:tabs>
                <w:tab w:val="decimal" w:pos="794"/>
              </w:tabs>
              <w:spacing w:line="220" w:lineRule="exact"/>
              <w:ind w:left="-40" w:right="-30"/>
              <w:rPr>
                <w:rFonts w:cs="Times New Roman"/>
                <w:sz w:val="16"/>
                <w:szCs w:val="16"/>
                <w:lang w:bidi="th-TH"/>
              </w:rPr>
            </w:pPr>
            <w:r w:rsidRPr="009B0D73">
              <w:rPr>
                <w:rFonts w:cs="Times New Roman"/>
                <w:sz w:val="16"/>
                <w:szCs w:val="16"/>
                <w:lang w:bidi="th-TH"/>
              </w:rPr>
              <w:t>163,158,616</w:t>
            </w:r>
          </w:p>
        </w:tc>
      </w:tr>
      <w:tr w:rsidR="00481B55" w:rsidRPr="0012708E" w14:paraId="7BB0F356" w14:textId="77777777">
        <w:trPr>
          <w:cantSplit/>
        </w:trPr>
        <w:tc>
          <w:tcPr>
            <w:tcW w:w="2250" w:type="dxa"/>
            <w:vAlign w:val="bottom"/>
          </w:tcPr>
          <w:p w14:paraId="52322616" w14:textId="77777777" w:rsidR="00481B55" w:rsidRPr="0012708E" w:rsidRDefault="00481B55">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tcPr>
          <w:p w14:paraId="68EBEE82" w14:textId="77777777" w:rsidR="00481B55" w:rsidRPr="00F36E23" w:rsidRDefault="00481B55">
            <w:pPr>
              <w:pBdr>
                <w:bottom w:val="single" w:sz="4" w:space="1" w:color="auto"/>
              </w:pBdr>
              <w:tabs>
                <w:tab w:val="decimal" w:pos="763"/>
              </w:tabs>
              <w:spacing w:line="220" w:lineRule="exact"/>
              <w:ind w:left="-135" w:right="7"/>
              <w:rPr>
                <w:rFonts w:cs="Times New Roman"/>
                <w:sz w:val="16"/>
                <w:szCs w:val="16"/>
                <w:lang w:bidi="th-TH"/>
              </w:rPr>
            </w:pPr>
            <w:r w:rsidRPr="009B0D73">
              <w:rPr>
                <w:rFonts w:cs="Times New Roman"/>
                <w:sz w:val="16"/>
                <w:szCs w:val="16"/>
                <w:lang w:bidi="th-TH"/>
              </w:rPr>
              <w:t>-</w:t>
            </w:r>
          </w:p>
        </w:tc>
        <w:tc>
          <w:tcPr>
            <w:tcW w:w="900" w:type="dxa"/>
          </w:tcPr>
          <w:p w14:paraId="3E29ED3C" w14:textId="77777777" w:rsidR="00481B55" w:rsidRPr="00F36E23" w:rsidRDefault="00481B55" w:rsidP="0001591D">
            <w:pPr>
              <w:pBdr>
                <w:bottom w:val="single" w:sz="4" w:space="1" w:color="auto"/>
              </w:pBdr>
              <w:tabs>
                <w:tab w:val="decimal" w:pos="700"/>
              </w:tabs>
              <w:spacing w:line="220" w:lineRule="exact"/>
              <w:ind w:left="-115" w:right="-29"/>
              <w:rPr>
                <w:rFonts w:cs="Times New Roman"/>
                <w:sz w:val="16"/>
                <w:szCs w:val="16"/>
                <w:lang w:bidi="th-TH"/>
              </w:rPr>
            </w:pPr>
            <w:r w:rsidRPr="009B0D73">
              <w:rPr>
                <w:rFonts w:cs="Times New Roman"/>
                <w:sz w:val="16"/>
                <w:szCs w:val="16"/>
                <w:lang w:bidi="th-TH"/>
              </w:rPr>
              <w:t>-</w:t>
            </w:r>
          </w:p>
        </w:tc>
        <w:tc>
          <w:tcPr>
            <w:tcW w:w="990" w:type="dxa"/>
          </w:tcPr>
          <w:p w14:paraId="697EE1DF" w14:textId="77777777" w:rsidR="00481B55" w:rsidRPr="00F36E23" w:rsidRDefault="00481B55" w:rsidP="009B0D73">
            <w:pPr>
              <w:pBdr>
                <w:bottom w:val="single" w:sz="4" w:space="1" w:color="auto"/>
              </w:pBdr>
              <w:tabs>
                <w:tab w:val="decimal" w:pos="770"/>
              </w:tabs>
              <w:spacing w:line="220" w:lineRule="exact"/>
              <w:ind w:left="-135" w:right="-20"/>
              <w:rPr>
                <w:rFonts w:cs="Times New Roman"/>
                <w:sz w:val="16"/>
                <w:szCs w:val="16"/>
                <w:lang w:bidi="th-TH"/>
              </w:rPr>
            </w:pPr>
            <w:r w:rsidRPr="009B0D73">
              <w:rPr>
                <w:rFonts w:cs="Times New Roman"/>
                <w:sz w:val="16"/>
                <w:szCs w:val="16"/>
                <w:lang w:bidi="th-TH"/>
              </w:rPr>
              <w:t>-</w:t>
            </w:r>
          </w:p>
        </w:tc>
        <w:tc>
          <w:tcPr>
            <w:tcW w:w="1080" w:type="dxa"/>
          </w:tcPr>
          <w:p w14:paraId="43AC285D" w14:textId="77777777" w:rsidR="00481B55" w:rsidRPr="00F36E23" w:rsidRDefault="00481B55">
            <w:pPr>
              <w:pBdr>
                <w:bottom w:val="single" w:sz="4" w:space="1" w:color="auto"/>
              </w:pBdr>
              <w:tabs>
                <w:tab w:val="decimal" w:pos="872"/>
              </w:tabs>
              <w:spacing w:line="220" w:lineRule="exact"/>
              <w:ind w:left="-36" w:right="-10"/>
              <w:jc w:val="right"/>
              <w:rPr>
                <w:rFonts w:cs="Times New Roman"/>
                <w:sz w:val="16"/>
                <w:szCs w:val="16"/>
                <w:lang w:bidi="th-TH"/>
              </w:rPr>
            </w:pPr>
            <w:r w:rsidRPr="009B0D73">
              <w:rPr>
                <w:rFonts w:cs="Times New Roman"/>
                <w:sz w:val="16"/>
                <w:szCs w:val="16"/>
                <w:lang w:bidi="th-TH"/>
              </w:rPr>
              <w:t>-</w:t>
            </w:r>
          </w:p>
        </w:tc>
        <w:tc>
          <w:tcPr>
            <w:tcW w:w="990" w:type="dxa"/>
          </w:tcPr>
          <w:p w14:paraId="3E955765" w14:textId="77777777" w:rsidR="00481B55" w:rsidRPr="00F36E23" w:rsidRDefault="00481B55">
            <w:pPr>
              <w:pBdr>
                <w:bottom w:val="single" w:sz="4" w:space="1" w:color="auto"/>
              </w:pBdr>
              <w:tabs>
                <w:tab w:val="decimal" w:pos="790"/>
              </w:tabs>
              <w:spacing w:line="220" w:lineRule="exact"/>
              <w:ind w:right="-46"/>
              <w:rPr>
                <w:rFonts w:cs="Times New Roman"/>
                <w:sz w:val="16"/>
                <w:szCs w:val="16"/>
                <w:lang w:bidi="th-TH"/>
              </w:rPr>
            </w:pPr>
            <w:r w:rsidRPr="009B0D73">
              <w:rPr>
                <w:rFonts w:cs="Times New Roman"/>
                <w:sz w:val="16"/>
                <w:szCs w:val="16"/>
                <w:lang w:bidi="th-TH"/>
              </w:rPr>
              <w:t>-</w:t>
            </w:r>
          </w:p>
        </w:tc>
        <w:tc>
          <w:tcPr>
            <w:tcW w:w="990" w:type="dxa"/>
          </w:tcPr>
          <w:p w14:paraId="02468ED8" w14:textId="77777777" w:rsidR="00481B55" w:rsidRPr="00F36E23" w:rsidRDefault="00481B55">
            <w:pPr>
              <w:pBdr>
                <w:bottom w:val="single" w:sz="4" w:space="1" w:color="auto"/>
              </w:pBdr>
              <w:tabs>
                <w:tab w:val="decimal" w:pos="740"/>
              </w:tabs>
              <w:spacing w:line="220" w:lineRule="exact"/>
              <w:ind w:left="-9"/>
              <w:rPr>
                <w:rFonts w:cs="Times New Roman"/>
                <w:sz w:val="16"/>
                <w:szCs w:val="16"/>
                <w:rtl/>
                <w:cs/>
              </w:rPr>
            </w:pPr>
            <w:r w:rsidRPr="006D1458">
              <w:rPr>
                <w:rFonts w:cs="Times New Roman"/>
                <w:sz w:val="16"/>
                <w:szCs w:val="16"/>
                <w:lang w:bidi="th-TH"/>
              </w:rPr>
              <w:t>1,1</w:t>
            </w:r>
            <w:r>
              <w:rPr>
                <w:rFonts w:cs="Times New Roman"/>
                <w:sz w:val="16"/>
                <w:szCs w:val="16"/>
                <w:lang w:bidi="th-TH"/>
              </w:rPr>
              <w:t>39,087</w:t>
            </w:r>
          </w:p>
        </w:tc>
        <w:tc>
          <w:tcPr>
            <w:tcW w:w="990" w:type="dxa"/>
          </w:tcPr>
          <w:p w14:paraId="67E29D14" w14:textId="77777777" w:rsidR="00481B55" w:rsidRPr="00F36E23" w:rsidRDefault="00481B55">
            <w:pPr>
              <w:pBdr>
                <w:bottom w:val="single" w:sz="4" w:space="1" w:color="auto"/>
              </w:pBdr>
              <w:tabs>
                <w:tab w:val="decimal" w:pos="794"/>
              </w:tabs>
              <w:spacing w:line="220" w:lineRule="exact"/>
              <w:ind w:right="-30"/>
              <w:rPr>
                <w:rFonts w:cs="Times New Roman"/>
                <w:sz w:val="16"/>
                <w:szCs w:val="16"/>
                <w:lang w:bidi="th-TH"/>
              </w:rPr>
            </w:pPr>
            <w:r w:rsidRPr="006D1458">
              <w:rPr>
                <w:rFonts w:cs="Times New Roman"/>
                <w:sz w:val="16"/>
                <w:szCs w:val="16"/>
                <w:lang w:bidi="th-TH"/>
              </w:rPr>
              <w:t>1,1</w:t>
            </w:r>
            <w:r>
              <w:rPr>
                <w:rFonts w:cs="Times New Roman"/>
                <w:sz w:val="16"/>
                <w:szCs w:val="16"/>
                <w:lang w:bidi="th-TH"/>
              </w:rPr>
              <w:t>39,087</w:t>
            </w:r>
          </w:p>
        </w:tc>
      </w:tr>
      <w:tr w:rsidR="00481B55" w:rsidRPr="0012708E" w14:paraId="2216BA10" w14:textId="77777777">
        <w:trPr>
          <w:cantSplit/>
        </w:trPr>
        <w:tc>
          <w:tcPr>
            <w:tcW w:w="2250" w:type="dxa"/>
            <w:vAlign w:val="bottom"/>
          </w:tcPr>
          <w:p w14:paraId="4E7430BD" w14:textId="77777777" w:rsidR="00481B55" w:rsidRPr="0012708E" w:rsidRDefault="00481B55">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tcPr>
          <w:p w14:paraId="5A7E9E4C" w14:textId="77777777" w:rsidR="00481B55" w:rsidRPr="00D70B93" w:rsidRDefault="00481B55">
            <w:pPr>
              <w:pBdr>
                <w:bottom w:val="double" w:sz="4" w:space="1" w:color="auto"/>
              </w:pBdr>
              <w:tabs>
                <w:tab w:val="decimal" w:pos="763"/>
              </w:tabs>
              <w:spacing w:line="220" w:lineRule="exact"/>
              <w:ind w:left="-135" w:right="7"/>
              <w:rPr>
                <w:rFonts w:cs="Times New Roman"/>
                <w:b/>
                <w:bCs/>
                <w:sz w:val="16"/>
                <w:szCs w:val="16"/>
                <w:lang w:bidi="th-TH"/>
              </w:rPr>
            </w:pPr>
            <w:r w:rsidRPr="00D70B93">
              <w:rPr>
                <w:rFonts w:cs="Times New Roman"/>
                <w:b/>
                <w:bCs/>
                <w:sz w:val="16"/>
                <w:szCs w:val="16"/>
                <w:lang w:bidi="th-TH"/>
              </w:rPr>
              <w:t>419,153</w:t>
            </w:r>
          </w:p>
        </w:tc>
        <w:tc>
          <w:tcPr>
            <w:tcW w:w="900" w:type="dxa"/>
          </w:tcPr>
          <w:p w14:paraId="468BA911" w14:textId="77777777" w:rsidR="00481B55" w:rsidRPr="00D70B93" w:rsidRDefault="00481B55" w:rsidP="0001591D">
            <w:pPr>
              <w:pBdr>
                <w:bottom w:val="double" w:sz="4" w:space="1" w:color="auto"/>
              </w:pBdr>
              <w:tabs>
                <w:tab w:val="decimal" w:pos="700"/>
              </w:tabs>
              <w:spacing w:line="220" w:lineRule="exact"/>
              <w:ind w:left="-115" w:right="-29"/>
              <w:rPr>
                <w:rFonts w:cs="Times New Roman"/>
                <w:b/>
                <w:bCs/>
                <w:sz w:val="16"/>
                <w:szCs w:val="16"/>
                <w:lang w:bidi="th-TH"/>
              </w:rPr>
            </w:pPr>
            <w:r w:rsidRPr="00D70B93">
              <w:rPr>
                <w:rFonts w:cs="Times New Roman"/>
                <w:b/>
                <w:bCs/>
                <w:sz w:val="16"/>
                <w:szCs w:val="16"/>
                <w:lang w:bidi="th-TH"/>
              </w:rPr>
              <w:t>114,490,577</w:t>
            </w:r>
          </w:p>
        </w:tc>
        <w:tc>
          <w:tcPr>
            <w:tcW w:w="990" w:type="dxa"/>
          </w:tcPr>
          <w:p w14:paraId="76E1DABF" w14:textId="77777777" w:rsidR="00481B55" w:rsidRPr="00D70B93" w:rsidRDefault="00481B55" w:rsidP="009B0D73">
            <w:pPr>
              <w:pBdr>
                <w:bottom w:val="double" w:sz="4" w:space="1" w:color="auto"/>
              </w:pBdr>
              <w:tabs>
                <w:tab w:val="decimal" w:pos="770"/>
              </w:tabs>
              <w:spacing w:line="220" w:lineRule="exact"/>
              <w:ind w:left="-135" w:right="-20"/>
              <w:rPr>
                <w:rFonts w:cs="Times New Roman"/>
                <w:b/>
                <w:bCs/>
                <w:sz w:val="16"/>
                <w:szCs w:val="16"/>
                <w:lang w:bidi="th-TH"/>
              </w:rPr>
            </w:pPr>
            <w:r w:rsidRPr="00D70B93">
              <w:rPr>
                <w:rFonts w:cs="Times New Roman"/>
                <w:b/>
                <w:bCs/>
                <w:sz w:val="16"/>
                <w:szCs w:val="16"/>
                <w:lang w:bidi="th-TH"/>
              </w:rPr>
              <w:t>23,606,424</w:t>
            </w:r>
          </w:p>
        </w:tc>
        <w:tc>
          <w:tcPr>
            <w:tcW w:w="1080" w:type="dxa"/>
          </w:tcPr>
          <w:p w14:paraId="5191CEF7" w14:textId="77777777" w:rsidR="00481B55" w:rsidRPr="00D70B93" w:rsidRDefault="00481B55">
            <w:pPr>
              <w:pBdr>
                <w:bottom w:val="double" w:sz="4" w:space="1" w:color="auto"/>
              </w:pBdr>
              <w:tabs>
                <w:tab w:val="decimal" w:pos="872"/>
              </w:tabs>
              <w:spacing w:line="220" w:lineRule="exact"/>
              <w:ind w:left="-25" w:right="-10"/>
              <w:jc w:val="right"/>
              <w:rPr>
                <w:rFonts w:cs="Times New Roman"/>
                <w:b/>
                <w:bCs/>
                <w:sz w:val="16"/>
                <w:szCs w:val="16"/>
                <w:lang w:bidi="th-TH"/>
              </w:rPr>
            </w:pPr>
            <w:r w:rsidRPr="00D70B93">
              <w:rPr>
                <w:rFonts w:cs="Times New Roman"/>
                <w:b/>
                <w:bCs/>
                <w:sz w:val="16"/>
                <w:szCs w:val="16"/>
                <w:lang w:bidi="th-TH"/>
              </w:rPr>
              <w:t>20,264,843</w:t>
            </w:r>
          </w:p>
        </w:tc>
        <w:tc>
          <w:tcPr>
            <w:tcW w:w="990" w:type="dxa"/>
          </w:tcPr>
          <w:p w14:paraId="61BDC40D" w14:textId="77777777" w:rsidR="00481B55" w:rsidRPr="00D70B93" w:rsidRDefault="00481B55">
            <w:pPr>
              <w:pBdr>
                <w:bottom w:val="double" w:sz="4" w:space="1" w:color="auto"/>
              </w:pBdr>
              <w:tabs>
                <w:tab w:val="decimal" w:pos="790"/>
              </w:tabs>
              <w:spacing w:line="220" w:lineRule="exact"/>
              <w:ind w:right="-46"/>
              <w:rPr>
                <w:rFonts w:cs="Times New Roman"/>
                <w:b/>
                <w:bCs/>
                <w:sz w:val="16"/>
                <w:szCs w:val="16"/>
                <w:lang w:bidi="th-TH"/>
              </w:rPr>
            </w:pPr>
            <w:r w:rsidRPr="00D70B93">
              <w:rPr>
                <w:rFonts w:cs="Times New Roman"/>
                <w:b/>
                <w:bCs/>
                <w:sz w:val="16"/>
                <w:szCs w:val="16"/>
                <w:lang w:bidi="th-TH"/>
              </w:rPr>
              <w:t>19,974,608</w:t>
            </w:r>
          </w:p>
        </w:tc>
        <w:tc>
          <w:tcPr>
            <w:tcW w:w="990" w:type="dxa"/>
          </w:tcPr>
          <w:p w14:paraId="48171D42" w14:textId="77777777" w:rsidR="00481B55" w:rsidRPr="00D70B93" w:rsidRDefault="00481B55">
            <w:pPr>
              <w:pBdr>
                <w:bottom w:val="double" w:sz="4" w:space="1" w:color="auto"/>
              </w:pBdr>
              <w:tabs>
                <w:tab w:val="decimal" w:pos="740"/>
              </w:tabs>
              <w:spacing w:line="220" w:lineRule="exact"/>
              <w:ind w:left="-12"/>
              <w:rPr>
                <w:rFonts w:cs="Times New Roman"/>
                <w:b/>
                <w:bCs/>
                <w:sz w:val="16"/>
                <w:szCs w:val="16"/>
                <w:lang w:bidi="th-TH"/>
              </w:rPr>
            </w:pPr>
            <w:r w:rsidRPr="00D70B93">
              <w:rPr>
                <w:rFonts w:cs="Times New Roman"/>
                <w:b/>
                <w:bCs/>
                <w:sz w:val="16"/>
                <w:szCs w:val="16"/>
                <w:lang w:bidi="th-TH"/>
              </w:rPr>
              <w:t>4,590,495</w:t>
            </w:r>
          </w:p>
        </w:tc>
        <w:tc>
          <w:tcPr>
            <w:tcW w:w="990" w:type="dxa"/>
          </w:tcPr>
          <w:p w14:paraId="39CA5474" w14:textId="77777777" w:rsidR="00481B55" w:rsidRPr="00D70B93" w:rsidRDefault="00481B55">
            <w:pPr>
              <w:pStyle w:val="Footer"/>
              <w:pBdr>
                <w:bottom w:val="double" w:sz="4" w:space="1" w:color="auto"/>
              </w:pBdr>
              <w:tabs>
                <w:tab w:val="clear" w:pos="9639"/>
                <w:tab w:val="decimal" w:pos="794"/>
              </w:tabs>
              <w:spacing w:line="220" w:lineRule="exact"/>
              <w:ind w:right="-30"/>
              <w:jc w:val="right"/>
              <w:rPr>
                <w:rFonts w:cs="Times New Roman"/>
                <w:b/>
                <w:bCs/>
                <w:sz w:val="16"/>
                <w:szCs w:val="16"/>
                <w:lang w:bidi="th-TH"/>
              </w:rPr>
            </w:pPr>
            <w:r w:rsidRPr="00D70B93">
              <w:rPr>
                <w:rFonts w:cs="Times New Roman"/>
                <w:b/>
                <w:bCs/>
                <w:sz w:val="16"/>
                <w:szCs w:val="16"/>
                <w:lang w:bidi="th-TH"/>
              </w:rPr>
              <w:t>183,346,100</w:t>
            </w:r>
          </w:p>
        </w:tc>
      </w:tr>
      <w:tr w:rsidR="00481B55" w:rsidRPr="0012708E" w14:paraId="5B448458" w14:textId="77777777">
        <w:trPr>
          <w:cantSplit/>
        </w:trPr>
        <w:tc>
          <w:tcPr>
            <w:tcW w:w="2250" w:type="dxa"/>
          </w:tcPr>
          <w:p w14:paraId="5CECBC12" w14:textId="77777777" w:rsidR="00481B55" w:rsidRPr="0012708E" w:rsidRDefault="00481B55">
            <w:pPr>
              <w:tabs>
                <w:tab w:val="left" w:pos="266"/>
              </w:tabs>
              <w:spacing w:line="220" w:lineRule="exact"/>
              <w:ind w:left="106" w:right="9" w:hanging="124"/>
              <w:rPr>
                <w:rFonts w:cs="Times New Roman"/>
                <w:sz w:val="16"/>
                <w:szCs w:val="16"/>
              </w:rPr>
            </w:pPr>
          </w:p>
        </w:tc>
        <w:tc>
          <w:tcPr>
            <w:tcW w:w="990" w:type="dxa"/>
            <w:vAlign w:val="bottom"/>
          </w:tcPr>
          <w:p w14:paraId="00F7EA97" w14:textId="77777777" w:rsidR="00481B55" w:rsidRPr="009B0D73" w:rsidRDefault="00481B55">
            <w:pPr>
              <w:tabs>
                <w:tab w:val="decimal" w:pos="763"/>
              </w:tabs>
              <w:spacing w:line="220" w:lineRule="exact"/>
              <w:ind w:left="-135" w:right="7"/>
              <w:rPr>
                <w:rFonts w:cs="Times New Roman"/>
                <w:sz w:val="16"/>
                <w:szCs w:val="16"/>
                <w:lang w:bidi="th-TH"/>
              </w:rPr>
            </w:pPr>
          </w:p>
        </w:tc>
        <w:tc>
          <w:tcPr>
            <w:tcW w:w="900" w:type="dxa"/>
            <w:vAlign w:val="bottom"/>
          </w:tcPr>
          <w:p w14:paraId="41EF537C" w14:textId="77777777" w:rsidR="00481B55" w:rsidRPr="009B0D73" w:rsidRDefault="00481B55" w:rsidP="0001591D">
            <w:pPr>
              <w:tabs>
                <w:tab w:val="decimal" w:pos="700"/>
              </w:tabs>
              <w:spacing w:line="220" w:lineRule="exact"/>
              <w:ind w:left="-115" w:right="-29"/>
              <w:rPr>
                <w:rFonts w:cs="Times New Roman"/>
                <w:sz w:val="16"/>
                <w:szCs w:val="16"/>
                <w:lang w:bidi="th-TH"/>
              </w:rPr>
            </w:pPr>
          </w:p>
        </w:tc>
        <w:tc>
          <w:tcPr>
            <w:tcW w:w="990" w:type="dxa"/>
            <w:vAlign w:val="bottom"/>
          </w:tcPr>
          <w:p w14:paraId="15629178" w14:textId="77777777" w:rsidR="00481B55" w:rsidRPr="009B0D73" w:rsidRDefault="00481B55" w:rsidP="009B0D73">
            <w:pPr>
              <w:tabs>
                <w:tab w:val="decimal" w:pos="770"/>
              </w:tabs>
              <w:spacing w:line="220" w:lineRule="exact"/>
              <w:ind w:left="-135" w:right="-20"/>
              <w:rPr>
                <w:rFonts w:cs="Times New Roman"/>
                <w:sz w:val="16"/>
                <w:szCs w:val="16"/>
                <w:lang w:bidi="th-TH"/>
              </w:rPr>
            </w:pPr>
          </w:p>
        </w:tc>
        <w:tc>
          <w:tcPr>
            <w:tcW w:w="1080" w:type="dxa"/>
            <w:vAlign w:val="bottom"/>
          </w:tcPr>
          <w:p w14:paraId="01736A3C" w14:textId="77777777" w:rsidR="00481B55" w:rsidRPr="009B0D73" w:rsidRDefault="00481B55">
            <w:pPr>
              <w:tabs>
                <w:tab w:val="decimal" w:pos="872"/>
              </w:tabs>
              <w:spacing w:line="220" w:lineRule="exact"/>
              <w:ind w:left="-25" w:right="-10"/>
              <w:jc w:val="right"/>
              <w:rPr>
                <w:rFonts w:cs="Times New Roman"/>
                <w:sz w:val="16"/>
                <w:szCs w:val="16"/>
                <w:lang w:bidi="th-TH"/>
              </w:rPr>
            </w:pPr>
          </w:p>
        </w:tc>
        <w:tc>
          <w:tcPr>
            <w:tcW w:w="990" w:type="dxa"/>
            <w:vAlign w:val="bottom"/>
          </w:tcPr>
          <w:p w14:paraId="43BF37C5" w14:textId="77777777" w:rsidR="00481B55" w:rsidRPr="009B0D73" w:rsidRDefault="00481B55">
            <w:pPr>
              <w:tabs>
                <w:tab w:val="decimal" w:pos="780"/>
              </w:tabs>
              <w:spacing w:line="220" w:lineRule="exact"/>
              <w:ind w:right="-100"/>
              <w:rPr>
                <w:rFonts w:cs="Times New Roman"/>
                <w:sz w:val="16"/>
                <w:szCs w:val="16"/>
                <w:lang w:bidi="th-TH"/>
              </w:rPr>
            </w:pPr>
          </w:p>
        </w:tc>
        <w:tc>
          <w:tcPr>
            <w:tcW w:w="990" w:type="dxa"/>
          </w:tcPr>
          <w:p w14:paraId="19CB4E59" w14:textId="77777777" w:rsidR="00481B55" w:rsidRPr="009B0D73" w:rsidRDefault="00481B55">
            <w:pPr>
              <w:tabs>
                <w:tab w:val="decimal" w:pos="740"/>
              </w:tabs>
              <w:spacing w:line="220" w:lineRule="exact"/>
              <w:ind w:left="-12"/>
              <w:rPr>
                <w:rFonts w:cs="Times New Roman"/>
                <w:sz w:val="16"/>
                <w:szCs w:val="16"/>
                <w:lang w:bidi="th-TH"/>
              </w:rPr>
            </w:pPr>
          </w:p>
        </w:tc>
        <w:tc>
          <w:tcPr>
            <w:tcW w:w="990" w:type="dxa"/>
            <w:vAlign w:val="bottom"/>
          </w:tcPr>
          <w:p w14:paraId="278959BE" w14:textId="77777777" w:rsidR="00481B55" w:rsidRPr="009B0D73" w:rsidRDefault="00481B55">
            <w:pPr>
              <w:pStyle w:val="Footer"/>
              <w:tabs>
                <w:tab w:val="clear" w:pos="9639"/>
                <w:tab w:val="decimal" w:pos="794"/>
              </w:tabs>
              <w:spacing w:line="220" w:lineRule="exact"/>
              <w:ind w:right="-30"/>
              <w:rPr>
                <w:rFonts w:cs="Times New Roman"/>
                <w:sz w:val="16"/>
                <w:szCs w:val="16"/>
                <w:lang w:bidi="th-TH"/>
              </w:rPr>
            </w:pPr>
          </w:p>
        </w:tc>
      </w:tr>
      <w:tr w:rsidR="00481B55" w:rsidRPr="0012708E" w14:paraId="69AAAA65" w14:textId="77777777">
        <w:trPr>
          <w:cantSplit/>
        </w:trPr>
        <w:tc>
          <w:tcPr>
            <w:tcW w:w="2250" w:type="dxa"/>
          </w:tcPr>
          <w:p w14:paraId="6E961841" w14:textId="77777777" w:rsidR="00481B55" w:rsidRPr="0012708E" w:rsidRDefault="00481B55">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vAlign w:val="bottom"/>
          </w:tcPr>
          <w:p w14:paraId="0F2D7239" w14:textId="77777777" w:rsidR="00481B55" w:rsidRPr="0012708E" w:rsidRDefault="00481B55" w:rsidP="009B0D73">
            <w:pPr>
              <w:tabs>
                <w:tab w:val="decimal" w:pos="763"/>
              </w:tabs>
              <w:spacing w:line="220" w:lineRule="exact"/>
              <w:ind w:left="-135" w:right="7"/>
              <w:rPr>
                <w:rFonts w:cs="Times New Roman"/>
                <w:sz w:val="16"/>
                <w:szCs w:val="16"/>
                <w:lang w:bidi="th-TH"/>
              </w:rPr>
            </w:pPr>
          </w:p>
        </w:tc>
        <w:tc>
          <w:tcPr>
            <w:tcW w:w="900" w:type="dxa"/>
            <w:vAlign w:val="bottom"/>
          </w:tcPr>
          <w:p w14:paraId="5D83AAE1" w14:textId="77777777" w:rsidR="00481B55" w:rsidRPr="0012708E" w:rsidRDefault="00481B55" w:rsidP="0001591D">
            <w:pPr>
              <w:tabs>
                <w:tab w:val="decimal" w:pos="700"/>
              </w:tabs>
              <w:spacing w:line="220" w:lineRule="exact"/>
              <w:ind w:left="-115" w:right="-29"/>
              <w:rPr>
                <w:rFonts w:cs="Times New Roman"/>
                <w:sz w:val="16"/>
                <w:szCs w:val="16"/>
                <w:lang w:bidi="th-TH"/>
              </w:rPr>
            </w:pPr>
          </w:p>
        </w:tc>
        <w:tc>
          <w:tcPr>
            <w:tcW w:w="990" w:type="dxa"/>
            <w:vAlign w:val="bottom"/>
          </w:tcPr>
          <w:p w14:paraId="1F3F6018" w14:textId="77777777" w:rsidR="00481B55" w:rsidRPr="0012708E" w:rsidRDefault="00481B55" w:rsidP="009B0D73">
            <w:pPr>
              <w:tabs>
                <w:tab w:val="decimal" w:pos="770"/>
              </w:tabs>
              <w:spacing w:line="220" w:lineRule="exact"/>
              <w:ind w:left="-135" w:right="-20"/>
              <w:rPr>
                <w:rFonts w:cs="Times New Roman"/>
                <w:sz w:val="16"/>
                <w:szCs w:val="16"/>
                <w:lang w:bidi="th-TH"/>
              </w:rPr>
            </w:pPr>
          </w:p>
        </w:tc>
        <w:tc>
          <w:tcPr>
            <w:tcW w:w="1080" w:type="dxa"/>
            <w:vAlign w:val="bottom"/>
          </w:tcPr>
          <w:p w14:paraId="5D5630D7" w14:textId="77777777" w:rsidR="00481B55" w:rsidRPr="0012708E" w:rsidRDefault="00481B55" w:rsidP="009B0D73">
            <w:pPr>
              <w:tabs>
                <w:tab w:val="decimal" w:pos="872"/>
              </w:tabs>
              <w:spacing w:line="220" w:lineRule="exact"/>
              <w:ind w:left="-135" w:right="-10"/>
              <w:jc w:val="right"/>
              <w:rPr>
                <w:rFonts w:cs="Times New Roman"/>
                <w:sz w:val="16"/>
                <w:szCs w:val="16"/>
                <w:lang w:bidi="th-TH"/>
              </w:rPr>
            </w:pPr>
          </w:p>
        </w:tc>
        <w:tc>
          <w:tcPr>
            <w:tcW w:w="990" w:type="dxa"/>
            <w:vAlign w:val="bottom"/>
          </w:tcPr>
          <w:p w14:paraId="4E9C83D1" w14:textId="77777777" w:rsidR="00481B55" w:rsidRPr="0012708E" w:rsidRDefault="00481B55" w:rsidP="009B0D73">
            <w:pPr>
              <w:tabs>
                <w:tab w:val="decimal" w:pos="780"/>
              </w:tabs>
              <w:spacing w:line="220" w:lineRule="exact"/>
              <w:ind w:left="-135" w:right="-100"/>
              <w:rPr>
                <w:rFonts w:cs="Times New Roman"/>
                <w:sz w:val="16"/>
                <w:szCs w:val="16"/>
                <w:lang w:bidi="th-TH"/>
              </w:rPr>
            </w:pPr>
          </w:p>
        </w:tc>
        <w:tc>
          <w:tcPr>
            <w:tcW w:w="990" w:type="dxa"/>
          </w:tcPr>
          <w:p w14:paraId="6579CF5A" w14:textId="77777777" w:rsidR="00481B55" w:rsidRPr="0012708E" w:rsidRDefault="00481B55" w:rsidP="009B0D73">
            <w:pPr>
              <w:tabs>
                <w:tab w:val="decimal" w:pos="740"/>
              </w:tabs>
              <w:spacing w:line="220" w:lineRule="exact"/>
              <w:ind w:left="-135"/>
              <w:rPr>
                <w:rFonts w:cs="Times New Roman"/>
                <w:sz w:val="16"/>
                <w:szCs w:val="16"/>
                <w:lang w:bidi="th-TH"/>
              </w:rPr>
            </w:pPr>
          </w:p>
        </w:tc>
        <w:tc>
          <w:tcPr>
            <w:tcW w:w="990" w:type="dxa"/>
            <w:vAlign w:val="bottom"/>
          </w:tcPr>
          <w:p w14:paraId="0D149527" w14:textId="77777777" w:rsidR="00481B55" w:rsidRPr="0012708E" w:rsidRDefault="00481B55" w:rsidP="009B0D73">
            <w:pPr>
              <w:tabs>
                <w:tab w:val="decimal" w:pos="794"/>
              </w:tabs>
              <w:spacing w:line="220" w:lineRule="exact"/>
              <w:ind w:left="-135" w:right="-30"/>
              <w:rPr>
                <w:rFonts w:cs="Times New Roman"/>
                <w:sz w:val="16"/>
                <w:szCs w:val="16"/>
                <w:lang w:bidi="th-TH"/>
              </w:rPr>
            </w:pPr>
          </w:p>
        </w:tc>
      </w:tr>
      <w:tr w:rsidR="00481B55" w:rsidRPr="0012708E" w14:paraId="0D1162BA" w14:textId="77777777">
        <w:trPr>
          <w:cantSplit/>
        </w:trPr>
        <w:tc>
          <w:tcPr>
            <w:tcW w:w="2250" w:type="dxa"/>
          </w:tcPr>
          <w:p w14:paraId="5357CB7E" w14:textId="77777777" w:rsidR="00481B55" w:rsidRPr="0012708E" w:rsidRDefault="00481B55">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tcPr>
          <w:p w14:paraId="6A2682B4" w14:textId="77777777" w:rsidR="00481B55" w:rsidRPr="00F36E23" w:rsidRDefault="00481B55">
            <w:pPr>
              <w:tabs>
                <w:tab w:val="decimal" w:pos="763"/>
              </w:tabs>
              <w:spacing w:line="220" w:lineRule="exact"/>
              <w:ind w:left="-135" w:right="7"/>
              <w:rPr>
                <w:rFonts w:cs="Times New Roman"/>
                <w:sz w:val="16"/>
                <w:szCs w:val="16"/>
                <w:lang w:bidi="th-TH"/>
              </w:rPr>
            </w:pPr>
            <w:r w:rsidRPr="00760C0D">
              <w:rPr>
                <w:rFonts w:cs="Times New Roman"/>
                <w:sz w:val="16"/>
                <w:szCs w:val="16"/>
                <w:lang w:bidi="th-TH"/>
              </w:rPr>
              <w:t>37,</w:t>
            </w:r>
            <w:r>
              <w:rPr>
                <w:rFonts w:cs="Times New Roman"/>
                <w:sz w:val="16"/>
                <w:szCs w:val="16"/>
                <w:lang w:bidi="th-TH"/>
              </w:rPr>
              <w:t>959,440</w:t>
            </w:r>
          </w:p>
        </w:tc>
        <w:tc>
          <w:tcPr>
            <w:tcW w:w="900" w:type="dxa"/>
          </w:tcPr>
          <w:p w14:paraId="62711CBD" w14:textId="77777777" w:rsidR="00481B55" w:rsidRPr="00F36E23" w:rsidRDefault="00481B55" w:rsidP="0001591D">
            <w:pPr>
              <w:tabs>
                <w:tab w:val="decimal" w:pos="700"/>
              </w:tabs>
              <w:spacing w:line="220" w:lineRule="exact"/>
              <w:ind w:left="-115" w:right="-29"/>
              <w:rPr>
                <w:rFonts w:cs="Times New Roman"/>
                <w:sz w:val="16"/>
                <w:szCs w:val="16"/>
                <w:lang w:bidi="th-TH"/>
              </w:rPr>
            </w:pPr>
            <w:r w:rsidRPr="00760C0D">
              <w:rPr>
                <w:rFonts w:cs="Times New Roman"/>
                <w:sz w:val="16"/>
                <w:szCs w:val="16"/>
                <w:lang w:bidi="th-TH"/>
              </w:rPr>
              <w:t>21,455,735</w:t>
            </w:r>
          </w:p>
        </w:tc>
        <w:tc>
          <w:tcPr>
            <w:tcW w:w="990" w:type="dxa"/>
          </w:tcPr>
          <w:p w14:paraId="28686756" w14:textId="77777777" w:rsidR="00481B55" w:rsidRPr="00F36E23" w:rsidRDefault="00481B55" w:rsidP="009B0D73">
            <w:pPr>
              <w:tabs>
                <w:tab w:val="decimal" w:pos="770"/>
              </w:tabs>
              <w:spacing w:line="220" w:lineRule="exact"/>
              <w:ind w:left="-135" w:right="-20"/>
              <w:rPr>
                <w:rFonts w:cs="Times New Roman"/>
                <w:sz w:val="16"/>
                <w:szCs w:val="16"/>
                <w:lang w:bidi="th-TH"/>
              </w:rPr>
            </w:pPr>
            <w:r w:rsidRPr="00760C0D">
              <w:rPr>
                <w:rFonts w:cs="Times New Roman"/>
                <w:sz w:val="16"/>
                <w:szCs w:val="16"/>
                <w:lang w:bidi="th-TH"/>
              </w:rPr>
              <w:t>69,321,688</w:t>
            </w:r>
          </w:p>
        </w:tc>
        <w:tc>
          <w:tcPr>
            <w:tcW w:w="1080" w:type="dxa"/>
          </w:tcPr>
          <w:p w14:paraId="48511E91" w14:textId="77777777" w:rsidR="00481B55" w:rsidRPr="00F36E23" w:rsidRDefault="00481B55">
            <w:pPr>
              <w:tabs>
                <w:tab w:val="decimal" w:pos="872"/>
              </w:tabs>
              <w:spacing w:line="220" w:lineRule="exact"/>
              <w:ind w:left="-135" w:right="-10"/>
              <w:jc w:val="right"/>
              <w:rPr>
                <w:rFonts w:cs="Times New Roman"/>
                <w:sz w:val="16"/>
                <w:szCs w:val="16"/>
                <w:lang w:bidi="th-TH"/>
              </w:rPr>
            </w:pPr>
            <w:r w:rsidRPr="00760C0D">
              <w:rPr>
                <w:rFonts w:cs="Times New Roman"/>
                <w:sz w:val="16"/>
                <w:szCs w:val="16"/>
                <w:lang w:bidi="th-TH"/>
              </w:rPr>
              <w:t>3,976,550</w:t>
            </w:r>
          </w:p>
        </w:tc>
        <w:tc>
          <w:tcPr>
            <w:tcW w:w="990" w:type="dxa"/>
          </w:tcPr>
          <w:p w14:paraId="6B0E6FB9" w14:textId="77777777" w:rsidR="00481B55" w:rsidRPr="009B0D73" w:rsidRDefault="00481B55">
            <w:pPr>
              <w:tabs>
                <w:tab w:val="decimal" w:pos="780"/>
              </w:tabs>
              <w:spacing w:line="220" w:lineRule="exact"/>
              <w:ind w:right="-46"/>
              <w:rPr>
                <w:rFonts w:cs="Times New Roman"/>
                <w:sz w:val="16"/>
                <w:szCs w:val="16"/>
                <w:lang w:bidi="th-TH"/>
              </w:rPr>
            </w:pPr>
            <w:r w:rsidRPr="009B0D73">
              <w:rPr>
                <w:rFonts w:cs="Times New Roman" w:hint="cs"/>
                <w:sz w:val="16"/>
                <w:szCs w:val="16"/>
                <w:cs/>
                <w:lang w:bidi="th-TH"/>
              </w:rPr>
              <w:t>-</w:t>
            </w:r>
          </w:p>
        </w:tc>
        <w:tc>
          <w:tcPr>
            <w:tcW w:w="990" w:type="dxa"/>
          </w:tcPr>
          <w:p w14:paraId="23E0FE40" w14:textId="77777777" w:rsidR="00481B55" w:rsidRPr="00F36E23" w:rsidRDefault="00481B55">
            <w:pPr>
              <w:tabs>
                <w:tab w:val="decimal" w:pos="740"/>
              </w:tabs>
              <w:spacing w:line="220" w:lineRule="exact"/>
              <w:rPr>
                <w:rFonts w:cs="Times New Roman"/>
                <w:sz w:val="16"/>
                <w:szCs w:val="16"/>
                <w:lang w:bidi="th-TH"/>
              </w:rPr>
            </w:pPr>
            <w:r w:rsidRPr="00760C0D">
              <w:rPr>
                <w:rFonts w:cs="Times New Roman"/>
                <w:sz w:val="16"/>
                <w:szCs w:val="16"/>
                <w:lang w:bidi="th-TH"/>
              </w:rPr>
              <w:t>105,230</w:t>
            </w:r>
          </w:p>
        </w:tc>
        <w:tc>
          <w:tcPr>
            <w:tcW w:w="990" w:type="dxa"/>
          </w:tcPr>
          <w:p w14:paraId="0986A26A" w14:textId="77777777" w:rsidR="00481B55" w:rsidRPr="00F36E23" w:rsidRDefault="00481B55">
            <w:pPr>
              <w:tabs>
                <w:tab w:val="decimal" w:pos="794"/>
              </w:tabs>
              <w:spacing w:line="220" w:lineRule="exact"/>
              <w:ind w:right="-30"/>
              <w:rPr>
                <w:rFonts w:cs="Times New Roman"/>
                <w:sz w:val="16"/>
                <w:szCs w:val="16"/>
                <w:lang w:bidi="th-TH"/>
              </w:rPr>
            </w:pPr>
            <w:r w:rsidRPr="00760C0D">
              <w:rPr>
                <w:rFonts w:cs="Times New Roman"/>
                <w:sz w:val="16"/>
                <w:szCs w:val="16"/>
                <w:lang w:bidi="th-TH"/>
              </w:rPr>
              <w:t>132,</w:t>
            </w:r>
            <w:r>
              <w:rPr>
                <w:rFonts w:cs="Times New Roman"/>
                <w:sz w:val="16"/>
                <w:szCs w:val="16"/>
                <w:lang w:bidi="th-TH"/>
              </w:rPr>
              <w:t>818,643</w:t>
            </w:r>
          </w:p>
        </w:tc>
      </w:tr>
      <w:tr w:rsidR="00481B55" w:rsidRPr="0012708E" w14:paraId="07FB5995" w14:textId="77777777">
        <w:trPr>
          <w:cantSplit/>
        </w:trPr>
        <w:tc>
          <w:tcPr>
            <w:tcW w:w="2250" w:type="dxa"/>
          </w:tcPr>
          <w:p w14:paraId="6F051F1B" w14:textId="77777777" w:rsidR="00481B55" w:rsidRPr="0012708E" w:rsidRDefault="00481B55">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vAlign w:val="bottom"/>
          </w:tcPr>
          <w:p w14:paraId="32874F16" w14:textId="77777777" w:rsidR="00481B55" w:rsidRPr="00F36E23" w:rsidRDefault="00481B55">
            <w:pPr>
              <w:tabs>
                <w:tab w:val="decimal" w:pos="763"/>
              </w:tabs>
              <w:spacing w:line="220" w:lineRule="exact"/>
              <w:ind w:left="-135" w:right="7"/>
              <w:rPr>
                <w:rFonts w:cs="Times New Roman"/>
                <w:sz w:val="16"/>
                <w:szCs w:val="16"/>
                <w:lang w:bidi="th-TH"/>
              </w:rPr>
            </w:pPr>
            <w:r w:rsidRPr="00760C0D">
              <w:rPr>
                <w:rFonts w:cs="Times New Roman"/>
                <w:sz w:val="16"/>
                <w:szCs w:val="16"/>
                <w:lang w:bidi="th-TH"/>
              </w:rPr>
              <w:t>425,411</w:t>
            </w:r>
          </w:p>
        </w:tc>
        <w:tc>
          <w:tcPr>
            <w:tcW w:w="900" w:type="dxa"/>
            <w:vAlign w:val="bottom"/>
          </w:tcPr>
          <w:p w14:paraId="0BF1D7A3" w14:textId="77777777" w:rsidR="00481B55" w:rsidRPr="00F36E23" w:rsidRDefault="00481B55" w:rsidP="0001591D">
            <w:pPr>
              <w:tabs>
                <w:tab w:val="decimal" w:pos="700"/>
              </w:tabs>
              <w:spacing w:line="220" w:lineRule="exact"/>
              <w:ind w:left="-115" w:right="-29"/>
              <w:rPr>
                <w:rFonts w:cs="Times New Roman"/>
                <w:sz w:val="16"/>
                <w:szCs w:val="16"/>
                <w:lang w:bidi="th-TH"/>
              </w:rPr>
            </w:pPr>
            <w:r w:rsidRPr="00760C0D">
              <w:rPr>
                <w:rFonts w:cs="Times New Roman"/>
                <w:sz w:val="16"/>
                <w:szCs w:val="16"/>
                <w:lang w:bidi="th-TH"/>
              </w:rPr>
              <w:t>23,662</w:t>
            </w:r>
          </w:p>
        </w:tc>
        <w:tc>
          <w:tcPr>
            <w:tcW w:w="990" w:type="dxa"/>
            <w:vAlign w:val="bottom"/>
          </w:tcPr>
          <w:p w14:paraId="57EA371E" w14:textId="77777777" w:rsidR="00481B55" w:rsidRPr="00F36E23" w:rsidRDefault="00481B55" w:rsidP="009B0D73">
            <w:pPr>
              <w:tabs>
                <w:tab w:val="decimal" w:pos="770"/>
              </w:tabs>
              <w:spacing w:line="220" w:lineRule="exact"/>
              <w:ind w:left="-135" w:right="-20"/>
              <w:rPr>
                <w:rFonts w:cs="Times New Roman"/>
                <w:sz w:val="16"/>
                <w:szCs w:val="16"/>
                <w:lang w:bidi="th-TH"/>
              </w:rPr>
            </w:pPr>
            <w:r w:rsidRPr="00760C0D">
              <w:rPr>
                <w:rFonts w:cs="Times New Roman"/>
                <w:sz w:val="16"/>
                <w:szCs w:val="16"/>
                <w:lang w:bidi="th-TH"/>
              </w:rPr>
              <w:t>3,552,909</w:t>
            </w:r>
          </w:p>
        </w:tc>
        <w:tc>
          <w:tcPr>
            <w:tcW w:w="1080" w:type="dxa"/>
            <w:vAlign w:val="bottom"/>
          </w:tcPr>
          <w:p w14:paraId="4F516EDC" w14:textId="77777777" w:rsidR="00481B55" w:rsidRPr="00F36E23" w:rsidRDefault="00481B55">
            <w:pPr>
              <w:tabs>
                <w:tab w:val="decimal" w:pos="872"/>
              </w:tabs>
              <w:spacing w:line="220" w:lineRule="exact"/>
              <w:ind w:right="-10"/>
              <w:jc w:val="right"/>
              <w:rPr>
                <w:rFonts w:cs="Times New Roman"/>
                <w:sz w:val="16"/>
                <w:szCs w:val="16"/>
                <w:lang w:bidi="th-TH"/>
              </w:rPr>
            </w:pPr>
            <w:r w:rsidRPr="00760C0D">
              <w:rPr>
                <w:rFonts w:cs="Times New Roman"/>
                <w:sz w:val="16"/>
                <w:szCs w:val="16"/>
                <w:lang w:bidi="th-TH"/>
              </w:rPr>
              <w:t>16,248,229</w:t>
            </w:r>
          </w:p>
        </w:tc>
        <w:tc>
          <w:tcPr>
            <w:tcW w:w="990" w:type="dxa"/>
            <w:vAlign w:val="bottom"/>
          </w:tcPr>
          <w:p w14:paraId="0216DC85" w14:textId="77777777" w:rsidR="00481B55" w:rsidRPr="009B0D73" w:rsidRDefault="00481B55">
            <w:pPr>
              <w:tabs>
                <w:tab w:val="decimal" w:pos="780"/>
              </w:tabs>
              <w:spacing w:line="220" w:lineRule="exact"/>
              <w:ind w:right="-46"/>
              <w:rPr>
                <w:rFonts w:cs="Times New Roman"/>
                <w:sz w:val="16"/>
                <w:szCs w:val="16"/>
                <w:lang w:bidi="th-TH"/>
              </w:rPr>
            </w:pPr>
            <w:r w:rsidRPr="009B0D73">
              <w:rPr>
                <w:rFonts w:cs="Times New Roman" w:hint="cs"/>
                <w:sz w:val="16"/>
                <w:szCs w:val="16"/>
                <w:cs/>
                <w:lang w:bidi="th-TH"/>
              </w:rPr>
              <w:t>-</w:t>
            </w:r>
          </w:p>
        </w:tc>
        <w:tc>
          <w:tcPr>
            <w:tcW w:w="990" w:type="dxa"/>
            <w:vAlign w:val="bottom"/>
          </w:tcPr>
          <w:p w14:paraId="421691B0" w14:textId="77777777" w:rsidR="00481B55" w:rsidRPr="00F36E23" w:rsidRDefault="00481B55">
            <w:pPr>
              <w:tabs>
                <w:tab w:val="decimal" w:pos="740"/>
              </w:tabs>
              <w:spacing w:line="220" w:lineRule="exact"/>
              <w:rPr>
                <w:rFonts w:cs="Times New Roman"/>
                <w:sz w:val="16"/>
                <w:szCs w:val="16"/>
                <w:lang w:bidi="th-TH"/>
              </w:rPr>
            </w:pPr>
            <w:r w:rsidRPr="00760C0D">
              <w:rPr>
                <w:rFonts w:cs="Times New Roman"/>
                <w:sz w:val="16"/>
                <w:szCs w:val="16"/>
                <w:lang w:bidi="th-TH"/>
              </w:rPr>
              <w:t>7,53</w:t>
            </w:r>
            <w:r>
              <w:rPr>
                <w:rFonts w:cs="Times New Roman"/>
                <w:sz w:val="16"/>
                <w:szCs w:val="16"/>
                <w:lang w:bidi="th-TH"/>
              </w:rPr>
              <w:t>1</w:t>
            </w:r>
          </w:p>
        </w:tc>
        <w:tc>
          <w:tcPr>
            <w:tcW w:w="990" w:type="dxa"/>
            <w:vAlign w:val="bottom"/>
          </w:tcPr>
          <w:p w14:paraId="76DFEFB1" w14:textId="77777777" w:rsidR="00481B55" w:rsidRPr="00F36E23" w:rsidRDefault="00481B55">
            <w:pPr>
              <w:tabs>
                <w:tab w:val="decimal" w:pos="794"/>
              </w:tabs>
              <w:spacing w:line="220" w:lineRule="exact"/>
              <w:ind w:right="-30"/>
              <w:rPr>
                <w:rFonts w:cs="Times New Roman"/>
                <w:sz w:val="16"/>
                <w:szCs w:val="16"/>
                <w:lang w:bidi="th-TH"/>
              </w:rPr>
            </w:pPr>
            <w:r w:rsidRPr="00760C0D">
              <w:rPr>
                <w:rFonts w:cs="Times New Roman"/>
                <w:sz w:val="16"/>
                <w:szCs w:val="16"/>
                <w:lang w:bidi="th-TH"/>
              </w:rPr>
              <w:t>20,257,742</w:t>
            </w:r>
          </w:p>
        </w:tc>
      </w:tr>
      <w:tr w:rsidR="00481B55" w:rsidRPr="0012708E" w14:paraId="27274D03" w14:textId="77777777">
        <w:trPr>
          <w:cantSplit/>
        </w:trPr>
        <w:tc>
          <w:tcPr>
            <w:tcW w:w="2250" w:type="dxa"/>
          </w:tcPr>
          <w:p w14:paraId="50A85B68" w14:textId="77777777" w:rsidR="00481B55" w:rsidRPr="0012708E" w:rsidRDefault="00481B55">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tcPr>
          <w:p w14:paraId="65C77A0C" w14:textId="77777777" w:rsidR="00481B55" w:rsidRPr="009B0D73" w:rsidRDefault="00481B55">
            <w:pPr>
              <w:tabs>
                <w:tab w:val="decimal" w:pos="763"/>
              </w:tabs>
              <w:spacing w:line="220" w:lineRule="exact"/>
              <w:ind w:left="-135" w:right="7"/>
              <w:rPr>
                <w:rFonts w:cs="Times New Roman"/>
                <w:sz w:val="16"/>
                <w:szCs w:val="16"/>
                <w:lang w:bidi="th-TH"/>
              </w:rPr>
            </w:pPr>
            <w:r w:rsidRPr="009B0D73">
              <w:rPr>
                <w:rFonts w:cs="Times New Roman"/>
                <w:sz w:val="16"/>
                <w:szCs w:val="16"/>
                <w:lang w:bidi="th-TH"/>
              </w:rPr>
              <w:t>-</w:t>
            </w:r>
          </w:p>
        </w:tc>
        <w:tc>
          <w:tcPr>
            <w:tcW w:w="900" w:type="dxa"/>
          </w:tcPr>
          <w:p w14:paraId="30A21353" w14:textId="77777777" w:rsidR="00481B55" w:rsidRPr="00F36E23" w:rsidRDefault="00481B55" w:rsidP="0001591D">
            <w:pPr>
              <w:tabs>
                <w:tab w:val="decimal" w:pos="700"/>
              </w:tabs>
              <w:spacing w:line="220" w:lineRule="exact"/>
              <w:ind w:left="-115" w:right="-29"/>
              <w:rPr>
                <w:rFonts w:cs="Times New Roman"/>
                <w:sz w:val="16"/>
                <w:szCs w:val="16"/>
                <w:lang w:bidi="th-TH"/>
              </w:rPr>
            </w:pPr>
            <w:r w:rsidRPr="009B0D73">
              <w:rPr>
                <w:rFonts w:cs="Times New Roman"/>
                <w:sz w:val="16"/>
                <w:szCs w:val="16"/>
                <w:lang w:bidi="th-TH"/>
              </w:rPr>
              <w:t>-</w:t>
            </w:r>
          </w:p>
        </w:tc>
        <w:tc>
          <w:tcPr>
            <w:tcW w:w="990" w:type="dxa"/>
          </w:tcPr>
          <w:p w14:paraId="54CC1F62" w14:textId="77777777" w:rsidR="00481B55" w:rsidRPr="00F36E23" w:rsidRDefault="00481B55" w:rsidP="009B0D73">
            <w:pPr>
              <w:tabs>
                <w:tab w:val="decimal" w:pos="770"/>
              </w:tabs>
              <w:spacing w:line="220" w:lineRule="exact"/>
              <w:ind w:left="-135" w:right="-20"/>
              <w:rPr>
                <w:rFonts w:cs="Times New Roman"/>
                <w:sz w:val="16"/>
                <w:szCs w:val="16"/>
                <w:lang w:bidi="th-TH"/>
              </w:rPr>
            </w:pPr>
            <w:r w:rsidRPr="009B0D73">
              <w:rPr>
                <w:rFonts w:cs="Times New Roman"/>
                <w:sz w:val="16"/>
                <w:szCs w:val="16"/>
                <w:lang w:bidi="th-TH"/>
              </w:rPr>
              <w:t>-</w:t>
            </w:r>
          </w:p>
        </w:tc>
        <w:tc>
          <w:tcPr>
            <w:tcW w:w="1080" w:type="dxa"/>
          </w:tcPr>
          <w:p w14:paraId="35DCD056" w14:textId="77777777" w:rsidR="00481B55" w:rsidRPr="00F36E23" w:rsidRDefault="00481B55">
            <w:pPr>
              <w:tabs>
                <w:tab w:val="decimal" w:pos="872"/>
              </w:tabs>
              <w:spacing w:line="220" w:lineRule="exact"/>
              <w:ind w:left="-135" w:right="-10"/>
              <w:jc w:val="right"/>
              <w:rPr>
                <w:rFonts w:cs="Times New Roman"/>
                <w:sz w:val="16"/>
                <w:szCs w:val="16"/>
                <w:lang w:bidi="th-TH"/>
              </w:rPr>
            </w:pPr>
            <w:r w:rsidRPr="009B0D73">
              <w:rPr>
                <w:rFonts w:cs="Times New Roman"/>
                <w:sz w:val="16"/>
                <w:szCs w:val="16"/>
                <w:lang w:bidi="th-TH"/>
              </w:rPr>
              <w:t>-</w:t>
            </w:r>
          </w:p>
        </w:tc>
        <w:tc>
          <w:tcPr>
            <w:tcW w:w="990" w:type="dxa"/>
            <w:vAlign w:val="bottom"/>
          </w:tcPr>
          <w:p w14:paraId="733155FF" w14:textId="77777777" w:rsidR="00481B55" w:rsidRPr="009B0D73" w:rsidRDefault="00481B55">
            <w:pPr>
              <w:tabs>
                <w:tab w:val="decimal" w:pos="780"/>
              </w:tabs>
              <w:spacing w:line="220" w:lineRule="exact"/>
              <w:ind w:right="-46"/>
              <w:rPr>
                <w:rFonts w:cs="Times New Roman"/>
                <w:sz w:val="16"/>
                <w:szCs w:val="16"/>
                <w:lang w:bidi="th-TH"/>
              </w:rPr>
            </w:pPr>
            <w:r w:rsidRPr="009B0D73">
              <w:rPr>
                <w:rFonts w:cs="Times New Roman" w:hint="cs"/>
                <w:sz w:val="16"/>
                <w:szCs w:val="16"/>
                <w:cs/>
                <w:lang w:bidi="th-TH"/>
              </w:rPr>
              <w:t>-</w:t>
            </w:r>
          </w:p>
        </w:tc>
        <w:tc>
          <w:tcPr>
            <w:tcW w:w="990" w:type="dxa"/>
            <w:vAlign w:val="bottom"/>
          </w:tcPr>
          <w:p w14:paraId="46BD00E9" w14:textId="77777777" w:rsidR="00481B55" w:rsidRPr="00F36E23" w:rsidRDefault="00481B55">
            <w:pPr>
              <w:tabs>
                <w:tab w:val="decimal" w:pos="740"/>
              </w:tabs>
              <w:spacing w:line="220" w:lineRule="exact"/>
              <w:rPr>
                <w:rFonts w:cs="Times New Roman"/>
                <w:sz w:val="16"/>
                <w:szCs w:val="16"/>
                <w:lang w:bidi="th-TH"/>
              </w:rPr>
            </w:pPr>
            <w:r w:rsidRPr="00760C0D">
              <w:rPr>
                <w:rFonts w:cs="Times New Roman"/>
                <w:sz w:val="16"/>
                <w:szCs w:val="16"/>
                <w:lang w:bidi="th-TH"/>
              </w:rPr>
              <w:t>45,092</w:t>
            </w:r>
          </w:p>
        </w:tc>
        <w:tc>
          <w:tcPr>
            <w:tcW w:w="990" w:type="dxa"/>
            <w:vAlign w:val="bottom"/>
          </w:tcPr>
          <w:p w14:paraId="5BD8CC6D" w14:textId="77777777" w:rsidR="00481B55" w:rsidRPr="00F36E23" w:rsidRDefault="00481B55">
            <w:pPr>
              <w:tabs>
                <w:tab w:val="decimal" w:pos="794"/>
              </w:tabs>
              <w:spacing w:line="220" w:lineRule="exact"/>
              <w:ind w:right="-30"/>
              <w:rPr>
                <w:rFonts w:cs="Times New Roman"/>
                <w:sz w:val="16"/>
                <w:szCs w:val="16"/>
                <w:lang w:bidi="th-TH"/>
              </w:rPr>
            </w:pPr>
            <w:r w:rsidRPr="00760C0D">
              <w:rPr>
                <w:rFonts w:cs="Times New Roman"/>
                <w:sz w:val="16"/>
                <w:szCs w:val="16"/>
                <w:lang w:bidi="th-TH"/>
              </w:rPr>
              <w:t>45,092</w:t>
            </w:r>
          </w:p>
        </w:tc>
      </w:tr>
      <w:tr w:rsidR="00481B55" w:rsidRPr="0012708E" w14:paraId="53F35038" w14:textId="77777777">
        <w:trPr>
          <w:cantSplit/>
        </w:trPr>
        <w:tc>
          <w:tcPr>
            <w:tcW w:w="2250" w:type="dxa"/>
          </w:tcPr>
          <w:p w14:paraId="29C236A5" w14:textId="77777777" w:rsidR="00481B55" w:rsidRPr="0012708E" w:rsidRDefault="00481B55">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tcPr>
          <w:p w14:paraId="1AB72785" w14:textId="77777777" w:rsidR="00481B55" w:rsidRPr="009B0D73" w:rsidRDefault="00481B55">
            <w:pPr>
              <w:tabs>
                <w:tab w:val="decimal" w:pos="763"/>
              </w:tabs>
              <w:spacing w:line="220" w:lineRule="exact"/>
              <w:ind w:left="-135" w:right="7"/>
              <w:rPr>
                <w:rFonts w:cs="Times New Roman"/>
                <w:sz w:val="16"/>
                <w:szCs w:val="16"/>
                <w:lang w:bidi="th-TH"/>
              </w:rPr>
            </w:pPr>
            <w:r w:rsidRPr="009B0D73">
              <w:rPr>
                <w:rFonts w:cs="Times New Roman"/>
                <w:sz w:val="16"/>
                <w:szCs w:val="16"/>
                <w:lang w:bidi="th-TH"/>
              </w:rPr>
              <w:t>-</w:t>
            </w:r>
          </w:p>
        </w:tc>
        <w:tc>
          <w:tcPr>
            <w:tcW w:w="900" w:type="dxa"/>
          </w:tcPr>
          <w:p w14:paraId="7F73C90B" w14:textId="77777777" w:rsidR="00481B55" w:rsidRPr="00F36E23" w:rsidRDefault="00481B55" w:rsidP="0001591D">
            <w:pPr>
              <w:tabs>
                <w:tab w:val="decimal" w:pos="700"/>
              </w:tabs>
              <w:spacing w:line="220" w:lineRule="exact"/>
              <w:ind w:left="-115" w:right="-29"/>
              <w:rPr>
                <w:rFonts w:cs="Times New Roman"/>
                <w:sz w:val="16"/>
                <w:szCs w:val="16"/>
                <w:lang w:bidi="th-TH"/>
              </w:rPr>
            </w:pPr>
            <w:r w:rsidRPr="009B0D73">
              <w:rPr>
                <w:rFonts w:cs="Times New Roman"/>
                <w:sz w:val="16"/>
                <w:szCs w:val="16"/>
                <w:lang w:bidi="th-TH"/>
              </w:rPr>
              <w:t>-</w:t>
            </w:r>
          </w:p>
        </w:tc>
        <w:tc>
          <w:tcPr>
            <w:tcW w:w="990" w:type="dxa"/>
          </w:tcPr>
          <w:p w14:paraId="17F49FE3" w14:textId="77777777" w:rsidR="00481B55" w:rsidRPr="00F36E23" w:rsidRDefault="00481B55" w:rsidP="009B0D73">
            <w:pPr>
              <w:tabs>
                <w:tab w:val="decimal" w:pos="770"/>
              </w:tabs>
              <w:spacing w:line="220" w:lineRule="exact"/>
              <w:ind w:left="-135" w:right="-20"/>
              <w:rPr>
                <w:rFonts w:cs="Times New Roman"/>
                <w:sz w:val="16"/>
                <w:szCs w:val="16"/>
                <w:lang w:bidi="th-TH"/>
              </w:rPr>
            </w:pPr>
            <w:r w:rsidRPr="009B0D73">
              <w:rPr>
                <w:rFonts w:cs="Times New Roman"/>
                <w:sz w:val="16"/>
                <w:szCs w:val="16"/>
                <w:lang w:bidi="th-TH"/>
              </w:rPr>
              <w:t>-</w:t>
            </w:r>
          </w:p>
        </w:tc>
        <w:tc>
          <w:tcPr>
            <w:tcW w:w="1080" w:type="dxa"/>
          </w:tcPr>
          <w:p w14:paraId="1EA688BB" w14:textId="77777777" w:rsidR="00481B55" w:rsidRPr="00F36E23" w:rsidRDefault="00481B55">
            <w:pPr>
              <w:tabs>
                <w:tab w:val="decimal" w:pos="872"/>
              </w:tabs>
              <w:spacing w:line="220" w:lineRule="exact"/>
              <w:ind w:right="-10"/>
              <w:jc w:val="right"/>
              <w:rPr>
                <w:rFonts w:cs="Times New Roman"/>
                <w:sz w:val="16"/>
                <w:szCs w:val="16"/>
                <w:lang w:bidi="th-TH"/>
              </w:rPr>
            </w:pPr>
            <w:r w:rsidRPr="009B0D73">
              <w:rPr>
                <w:rFonts w:cs="Times New Roman"/>
                <w:sz w:val="16"/>
                <w:szCs w:val="16"/>
                <w:lang w:bidi="th-TH"/>
              </w:rPr>
              <w:t>-</w:t>
            </w:r>
          </w:p>
        </w:tc>
        <w:tc>
          <w:tcPr>
            <w:tcW w:w="990" w:type="dxa"/>
            <w:vAlign w:val="bottom"/>
          </w:tcPr>
          <w:p w14:paraId="75D8296C" w14:textId="77777777" w:rsidR="00481B55" w:rsidRPr="00F36E23" w:rsidRDefault="00481B55">
            <w:pPr>
              <w:tabs>
                <w:tab w:val="decimal" w:pos="780"/>
              </w:tabs>
              <w:spacing w:line="220" w:lineRule="exact"/>
              <w:ind w:right="-46"/>
              <w:rPr>
                <w:rFonts w:cs="Times New Roman"/>
                <w:sz w:val="16"/>
                <w:szCs w:val="16"/>
                <w:lang w:bidi="th-TH"/>
              </w:rPr>
            </w:pPr>
            <w:r w:rsidRPr="00760C0D">
              <w:rPr>
                <w:rFonts w:cs="Times New Roman"/>
                <w:sz w:val="16"/>
                <w:szCs w:val="16"/>
                <w:lang w:bidi="th-TH"/>
              </w:rPr>
              <w:t>2,635,669</w:t>
            </w:r>
          </w:p>
        </w:tc>
        <w:tc>
          <w:tcPr>
            <w:tcW w:w="990" w:type="dxa"/>
            <w:vAlign w:val="bottom"/>
          </w:tcPr>
          <w:p w14:paraId="00BA1CFC" w14:textId="77777777" w:rsidR="00481B55" w:rsidRPr="009B0D73" w:rsidRDefault="00481B55">
            <w:pPr>
              <w:tabs>
                <w:tab w:val="decimal" w:pos="740"/>
              </w:tabs>
              <w:spacing w:line="220" w:lineRule="exact"/>
              <w:rPr>
                <w:rFonts w:cs="Times New Roman"/>
                <w:sz w:val="16"/>
                <w:szCs w:val="16"/>
                <w:lang w:bidi="th-TH"/>
              </w:rPr>
            </w:pPr>
            <w:r w:rsidRPr="009B0D73">
              <w:rPr>
                <w:rFonts w:cs="Times New Roman" w:hint="cs"/>
                <w:sz w:val="16"/>
                <w:szCs w:val="16"/>
                <w:cs/>
                <w:lang w:bidi="th-TH"/>
              </w:rPr>
              <w:t>-</w:t>
            </w:r>
          </w:p>
        </w:tc>
        <w:tc>
          <w:tcPr>
            <w:tcW w:w="990" w:type="dxa"/>
            <w:vAlign w:val="bottom"/>
          </w:tcPr>
          <w:p w14:paraId="7EF68FB0" w14:textId="77777777" w:rsidR="00481B55" w:rsidRPr="00F36E23" w:rsidRDefault="00481B55">
            <w:pPr>
              <w:tabs>
                <w:tab w:val="decimal" w:pos="794"/>
              </w:tabs>
              <w:spacing w:line="220" w:lineRule="exact"/>
              <w:ind w:right="-30"/>
              <w:rPr>
                <w:rFonts w:cs="Times New Roman"/>
                <w:sz w:val="16"/>
                <w:szCs w:val="16"/>
                <w:lang w:bidi="th-TH"/>
              </w:rPr>
            </w:pPr>
            <w:r w:rsidRPr="00760C0D">
              <w:rPr>
                <w:rFonts w:cs="Times New Roman"/>
                <w:sz w:val="16"/>
                <w:szCs w:val="16"/>
                <w:lang w:bidi="th-TH"/>
              </w:rPr>
              <w:t>2,635,669</w:t>
            </w:r>
          </w:p>
        </w:tc>
      </w:tr>
      <w:tr w:rsidR="00481B55" w:rsidRPr="0012708E" w14:paraId="483D6394" w14:textId="77777777">
        <w:trPr>
          <w:cantSplit/>
        </w:trPr>
        <w:tc>
          <w:tcPr>
            <w:tcW w:w="2250" w:type="dxa"/>
          </w:tcPr>
          <w:p w14:paraId="38594E55" w14:textId="77777777" w:rsidR="00481B55" w:rsidRPr="0012708E" w:rsidRDefault="00481B55">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tcPr>
          <w:p w14:paraId="551EF27D" w14:textId="77777777" w:rsidR="00481B55" w:rsidRPr="00F36E23" w:rsidRDefault="00481B55">
            <w:pPr>
              <w:pBdr>
                <w:bottom w:val="single" w:sz="4" w:space="1" w:color="auto"/>
              </w:pBdr>
              <w:tabs>
                <w:tab w:val="decimal" w:pos="763"/>
              </w:tabs>
              <w:spacing w:line="220" w:lineRule="exact"/>
              <w:ind w:left="-135" w:right="7"/>
              <w:rPr>
                <w:rFonts w:cs="Times New Roman"/>
                <w:sz w:val="16"/>
                <w:szCs w:val="16"/>
                <w:lang w:bidi="th-TH"/>
              </w:rPr>
            </w:pPr>
            <w:r w:rsidRPr="009B0D73">
              <w:rPr>
                <w:rFonts w:cs="Times New Roman"/>
                <w:sz w:val="16"/>
                <w:szCs w:val="16"/>
                <w:lang w:bidi="th-TH"/>
              </w:rPr>
              <w:t>-</w:t>
            </w:r>
          </w:p>
        </w:tc>
        <w:tc>
          <w:tcPr>
            <w:tcW w:w="900" w:type="dxa"/>
          </w:tcPr>
          <w:p w14:paraId="1F49768F" w14:textId="77777777" w:rsidR="00481B55" w:rsidRPr="00F36E23" w:rsidRDefault="00481B55" w:rsidP="0001591D">
            <w:pPr>
              <w:pBdr>
                <w:bottom w:val="single" w:sz="4" w:space="1" w:color="auto"/>
              </w:pBdr>
              <w:tabs>
                <w:tab w:val="decimal" w:pos="700"/>
              </w:tabs>
              <w:spacing w:line="220" w:lineRule="exact"/>
              <w:ind w:left="-115" w:right="-29"/>
              <w:rPr>
                <w:rFonts w:cs="Times New Roman"/>
                <w:sz w:val="16"/>
                <w:szCs w:val="16"/>
                <w:lang w:bidi="th-TH"/>
              </w:rPr>
            </w:pPr>
            <w:r w:rsidRPr="009B0D73">
              <w:rPr>
                <w:rFonts w:cs="Times New Roman"/>
                <w:sz w:val="16"/>
                <w:szCs w:val="16"/>
                <w:lang w:bidi="th-TH"/>
              </w:rPr>
              <w:t>-</w:t>
            </w:r>
          </w:p>
        </w:tc>
        <w:tc>
          <w:tcPr>
            <w:tcW w:w="990" w:type="dxa"/>
          </w:tcPr>
          <w:p w14:paraId="60561AEC" w14:textId="77777777" w:rsidR="00481B55" w:rsidRPr="00F36E23" w:rsidRDefault="00481B55" w:rsidP="009B0D73">
            <w:pPr>
              <w:pBdr>
                <w:bottom w:val="single" w:sz="4" w:space="1" w:color="auto"/>
              </w:pBdr>
              <w:tabs>
                <w:tab w:val="decimal" w:pos="770"/>
              </w:tabs>
              <w:spacing w:line="220" w:lineRule="exact"/>
              <w:ind w:left="-135" w:right="-20"/>
              <w:rPr>
                <w:rFonts w:cs="Times New Roman"/>
                <w:sz w:val="16"/>
                <w:szCs w:val="16"/>
                <w:lang w:bidi="th-TH"/>
              </w:rPr>
            </w:pPr>
            <w:r w:rsidRPr="009B0D73">
              <w:rPr>
                <w:rFonts w:cs="Times New Roman"/>
                <w:sz w:val="16"/>
                <w:szCs w:val="16"/>
                <w:lang w:bidi="th-TH"/>
              </w:rPr>
              <w:t>-</w:t>
            </w:r>
          </w:p>
        </w:tc>
        <w:tc>
          <w:tcPr>
            <w:tcW w:w="1080" w:type="dxa"/>
          </w:tcPr>
          <w:p w14:paraId="6253BACE" w14:textId="77777777" w:rsidR="00481B55" w:rsidRPr="00F36E23" w:rsidRDefault="00481B55">
            <w:pPr>
              <w:pBdr>
                <w:bottom w:val="single" w:sz="4" w:space="1" w:color="auto"/>
              </w:pBdr>
              <w:tabs>
                <w:tab w:val="decimal" w:pos="872"/>
              </w:tabs>
              <w:spacing w:line="220" w:lineRule="exact"/>
              <w:ind w:left="-36" w:right="-10"/>
              <w:jc w:val="right"/>
              <w:rPr>
                <w:rFonts w:cs="Times New Roman"/>
                <w:sz w:val="16"/>
                <w:szCs w:val="16"/>
                <w:lang w:bidi="th-TH"/>
              </w:rPr>
            </w:pPr>
            <w:r w:rsidRPr="009B0D73">
              <w:rPr>
                <w:rFonts w:cs="Times New Roman"/>
                <w:sz w:val="16"/>
                <w:szCs w:val="16"/>
                <w:lang w:bidi="th-TH"/>
              </w:rPr>
              <w:t>-</w:t>
            </w:r>
          </w:p>
        </w:tc>
        <w:tc>
          <w:tcPr>
            <w:tcW w:w="990" w:type="dxa"/>
          </w:tcPr>
          <w:p w14:paraId="41326054" w14:textId="77777777" w:rsidR="00481B55" w:rsidRPr="00F36E23" w:rsidRDefault="00481B55">
            <w:pPr>
              <w:pBdr>
                <w:bottom w:val="single" w:sz="4" w:space="1" w:color="auto"/>
              </w:pBdr>
              <w:tabs>
                <w:tab w:val="decimal" w:pos="780"/>
              </w:tabs>
              <w:spacing w:line="220" w:lineRule="exact"/>
              <w:ind w:right="-46"/>
              <w:rPr>
                <w:rFonts w:cs="Times New Roman"/>
                <w:sz w:val="16"/>
                <w:szCs w:val="16"/>
                <w:lang w:bidi="th-TH"/>
              </w:rPr>
            </w:pPr>
            <w:r w:rsidRPr="009B0D73">
              <w:rPr>
                <w:rFonts w:cs="Times New Roman"/>
                <w:sz w:val="16"/>
                <w:szCs w:val="16"/>
                <w:lang w:bidi="th-TH"/>
              </w:rPr>
              <w:t>-</w:t>
            </w:r>
          </w:p>
        </w:tc>
        <w:tc>
          <w:tcPr>
            <w:tcW w:w="990" w:type="dxa"/>
          </w:tcPr>
          <w:p w14:paraId="44A65B25" w14:textId="77777777" w:rsidR="00481B55" w:rsidRPr="00F36E23" w:rsidRDefault="00481B55">
            <w:pPr>
              <w:pBdr>
                <w:bottom w:val="single" w:sz="4" w:space="1" w:color="auto"/>
              </w:pBdr>
              <w:tabs>
                <w:tab w:val="decimal" w:pos="740"/>
              </w:tabs>
              <w:spacing w:line="220" w:lineRule="exact"/>
              <w:rPr>
                <w:rFonts w:cs="Times New Roman"/>
                <w:sz w:val="16"/>
                <w:szCs w:val="16"/>
                <w:lang w:bidi="th-TH"/>
              </w:rPr>
            </w:pPr>
            <w:r>
              <w:rPr>
                <w:rFonts w:cs="Times New Roman"/>
                <w:sz w:val="16"/>
                <w:szCs w:val="16"/>
                <w:lang w:bidi="th-TH"/>
              </w:rPr>
              <w:t>2,259,363</w:t>
            </w:r>
          </w:p>
        </w:tc>
        <w:tc>
          <w:tcPr>
            <w:tcW w:w="990" w:type="dxa"/>
          </w:tcPr>
          <w:p w14:paraId="3D03721C" w14:textId="77777777" w:rsidR="00481B55" w:rsidRPr="00F36E23" w:rsidRDefault="00481B55">
            <w:pPr>
              <w:pBdr>
                <w:bottom w:val="single" w:sz="4" w:space="1" w:color="auto"/>
              </w:pBdr>
              <w:tabs>
                <w:tab w:val="decimal" w:pos="794"/>
              </w:tabs>
              <w:spacing w:line="220" w:lineRule="exact"/>
              <w:ind w:right="-30"/>
              <w:rPr>
                <w:rFonts w:cs="Times New Roman"/>
                <w:sz w:val="16"/>
                <w:szCs w:val="16"/>
                <w:lang w:bidi="th-TH"/>
              </w:rPr>
            </w:pPr>
            <w:r>
              <w:rPr>
                <w:rFonts w:cs="Times New Roman"/>
                <w:sz w:val="16"/>
                <w:szCs w:val="16"/>
                <w:lang w:bidi="th-TH"/>
              </w:rPr>
              <w:t>2,259,363</w:t>
            </w:r>
          </w:p>
        </w:tc>
      </w:tr>
      <w:tr w:rsidR="00481B55" w:rsidRPr="0012708E" w14:paraId="48DA06D3" w14:textId="77777777">
        <w:trPr>
          <w:cantSplit/>
        </w:trPr>
        <w:tc>
          <w:tcPr>
            <w:tcW w:w="2250" w:type="dxa"/>
          </w:tcPr>
          <w:p w14:paraId="76220293" w14:textId="77777777" w:rsidR="00481B55" w:rsidRPr="0012708E" w:rsidRDefault="00481B55">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tcPr>
          <w:p w14:paraId="11C9AB21" w14:textId="77777777" w:rsidR="00481B55" w:rsidRPr="00D70B93" w:rsidRDefault="00481B55">
            <w:pPr>
              <w:pBdr>
                <w:bottom w:val="double" w:sz="4" w:space="1" w:color="auto"/>
              </w:pBdr>
              <w:tabs>
                <w:tab w:val="decimal" w:pos="763"/>
              </w:tabs>
              <w:spacing w:line="220" w:lineRule="exact"/>
              <w:ind w:left="-135" w:right="7"/>
              <w:rPr>
                <w:rFonts w:cs="Times New Roman"/>
                <w:b/>
                <w:bCs/>
                <w:sz w:val="16"/>
                <w:szCs w:val="16"/>
                <w:lang w:bidi="th-TH"/>
              </w:rPr>
            </w:pPr>
            <w:r w:rsidRPr="00D70B93">
              <w:rPr>
                <w:rFonts w:cs="Times New Roman"/>
                <w:b/>
                <w:bCs/>
                <w:sz w:val="16"/>
                <w:szCs w:val="16"/>
                <w:lang w:bidi="th-TH"/>
              </w:rPr>
              <w:t>38,384,851</w:t>
            </w:r>
          </w:p>
        </w:tc>
        <w:tc>
          <w:tcPr>
            <w:tcW w:w="900" w:type="dxa"/>
          </w:tcPr>
          <w:p w14:paraId="00B6CFDB" w14:textId="77777777" w:rsidR="00481B55" w:rsidRPr="00D70B93" w:rsidRDefault="00481B55" w:rsidP="0001591D">
            <w:pPr>
              <w:pBdr>
                <w:bottom w:val="double" w:sz="4" w:space="1" w:color="auto"/>
              </w:pBdr>
              <w:tabs>
                <w:tab w:val="decimal" w:pos="700"/>
              </w:tabs>
              <w:spacing w:line="220" w:lineRule="exact"/>
              <w:ind w:left="-115" w:right="-29"/>
              <w:rPr>
                <w:rFonts w:cs="Times New Roman"/>
                <w:b/>
                <w:bCs/>
                <w:sz w:val="16"/>
                <w:szCs w:val="16"/>
                <w:lang w:bidi="th-TH"/>
              </w:rPr>
            </w:pPr>
            <w:r w:rsidRPr="00D70B93">
              <w:rPr>
                <w:rFonts w:cs="Times New Roman"/>
                <w:b/>
                <w:bCs/>
                <w:sz w:val="16"/>
                <w:szCs w:val="16"/>
                <w:lang w:bidi="th-TH"/>
              </w:rPr>
              <w:t>21,479,397</w:t>
            </w:r>
          </w:p>
        </w:tc>
        <w:tc>
          <w:tcPr>
            <w:tcW w:w="990" w:type="dxa"/>
          </w:tcPr>
          <w:p w14:paraId="0050C740" w14:textId="77777777" w:rsidR="00481B55" w:rsidRPr="00D70B93" w:rsidRDefault="00481B55" w:rsidP="009B0D73">
            <w:pPr>
              <w:pBdr>
                <w:bottom w:val="double" w:sz="4" w:space="1" w:color="auto"/>
              </w:pBdr>
              <w:tabs>
                <w:tab w:val="decimal" w:pos="770"/>
              </w:tabs>
              <w:spacing w:line="220" w:lineRule="exact"/>
              <w:ind w:left="-135" w:right="-20"/>
              <w:rPr>
                <w:rFonts w:cs="Times New Roman"/>
                <w:b/>
                <w:bCs/>
                <w:sz w:val="16"/>
                <w:szCs w:val="16"/>
                <w:lang w:bidi="th-TH"/>
              </w:rPr>
            </w:pPr>
            <w:r w:rsidRPr="00D70B93">
              <w:rPr>
                <w:rFonts w:cs="Times New Roman"/>
                <w:b/>
                <w:bCs/>
                <w:sz w:val="16"/>
                <w:szCs w:val="16"/>
                <w:lang w:bidi="th-TH"/>
              </w:rPr>
              <w:t>72,874,597</w:t>
            </w:r>
          </w:p>
        </w:tc>
        <w:tc>
          <w:tcPr>
            <w:tcW w:w="1080" w:type="dxa"/>
          </w:tcPr>
          <w:p w14:paraId="35F888B1" w14:textId="77777777" w:rsidR="00481B55" w:rsidRPr="00D70B93" w:rsidRDefault="00481B55">
            <w:pPr>
              <w:pBdr>
                <w:bottom w:val="double" w:sz="4" w:space="1" w:color="auto"/>
              </w:pBdr>
              <w:tabs>
                <w:tab w:val="decimal" w:pos="872"/>
              </w:tabs>
              <w:spacing w:line="220" w:lineRule="exact"/>
              <w:ind w:left="-25" w:right="-10"/>
              <w:jc w:val="right"/>
              <w:rPr>
                <w:rFonts w:cs="Times New Roman"/>
                <w:b/>
                <w:bCs/>
                <w:sz w:val="16"/>
                <w:szCs w:val="16"/>
                <w:lang w:bidi="th-TH"/>
              </w:rPr>
            </w:pPr>
            <w:r w:rsidRPr="00D70B93">
              <w:rPr>
                <w:rFonts w:cs="Times New Roman"/>
                <w:b/>
                <w:bCs/>
                <w:sz w:val="16"/>
                <w:szCs w:val="16"/>
                <w:lang w:bidi="th-TH"/>
              </w:rPr>
              <w:t>20,224,779</w:t>
            </w:r>
          </w:p>
        </w:tc>
        <w:tc>
          <w:tcPr>
            <w:tcW w:w="990" w:type="dxa"/>
          </w:tcPr>
          <w:p w14:paraId="1AA0B43F" w14:textId="77777777" w:rsidR="00481B55" w:rsidRPr="00D70B93" w:rsidRDefault="00481B55">
            <w:pPr>
              <w:pBdr>
                <w:bottom w:val="double" w:sz="4" w:space="1" w:color="auto"/>
              </w:pBdr>
              <w:tabs>
                <w:tab w:val="decimal" w:pos="780"/>
              </w:tabs>
              <w:spacing w:line="220" w:lineRule="exact"/>
              <w:ind w:right="-46"/>
              <w:rPr>
                <w:rFonts w:cs="Times New Roman"/>
                <w:b/>
                <w:bCs/>
                <w:sz w:val="16"/>
                <w:szCs w:val="16"/>
                <w:lang w:bidi="th-TH"/>
              </w:rPr>
            </w:pPr>
            <w:r w:rsidRPr="00D70B93">
              <w:rPr>
                <w:rFonts w:cs="Times New Roman"/>
                <w:b/>
                <w:bCs/>
                <w:sz w:val="16"/>
                <w:szCs w:val="16"/>
                <w:lang w:bidi="th-TH"/>
              </w:rPr>
              <w:t>2,635,669</w:t>
            </w:r>
          </w:p>
        </w:tc>
        <w:tc>
          <w:tcPr>
            <w:tcW w:w="990" w:type="dxa"/>
          </w:tcPr>
          <w:p w14:paraId="222F9CF8" w14:textId="77777777" w:rsidR="00481B55" w:rsidRPr="00D70B93" w:rsidRDefault="00481B55">
            <w:pPr>
              <w:pBdr>
                <w:bottom w:val="double" w:sz="4" w:space="1" w:color="auto"/>
              </w:pBdr>
              <w:tabs>
                <w:tab w:val="decimal" w:pos="740"/>
              </w:tabs>
              <w:spacing w:line="220" w:lineRule="exact"/>
              <w:rPr>
                <w:rFonts w:cs="Times New Roman"/>
                <w:b/>
                <w:bCs/>
                <w:sz w:val="16"/>
                <w:szCs w:val="16"/>
                <w:lang w:bidi="th-TH"/>
              </w:rPr>
            </w:pPr>
            <w:r w:rsidRPr="00D70B93">
              <w:rPr>
                <w:rFonts w:cs="Times New Roman"/>
                <w:b/>
                <w:bCs/>
                <w:sz w:val="16"/>
                <w:szCs w:val="16"/>
                <w:lang w:bidi="th-TH"/>
              </w:rPr>
              <w:t>2,417,216</w:t>
            </w:r>
          </w:p>
        </w:tc>
        <w:tc>
          <w:tcPr>
            <w:tcW w:w="990" w:type="dxa"/>
          </w:tcPr>
          <w:p w14:paraId="17A5A5E5" w14:textId="77777777" w:rsidR="00481B55" w:rsidRPr="00D70B93" w:rsidRDefault="00481B55">
            <w:pPr>
              <w:pBdr>
                <w:bottom w:val="double" w:sz="4" w:space="1" w:color="auto"/>
              </w:pBdr>
              <w:tabs>
                <w:tab w:val="decimal" w:pos="794"/>
              </w:tabs>
              <w:spacing w:line="220" w:lineRule="exact"/>
              <w:ind w:right="-30"/>
              <w:rPr>
                <w:rFonts w:cs="Times New Roman"/>
                <w:b/>
                <w:bCs/>
                <w:sz w:val="16"/>
                <w:szCs w:val="16"/>
                <w:lang w:bidi="th-TH"/>
              </w:rPr>
            </w:pPr>
            <w:r w:rsidRPr="00D70B93">
              <w:rPr>
                <w:rFonts w:cs="Times New Roman"/>
                <w:b/>
                <w:bCs/>
                <w:sz w:val="16"/>
                <w:szCs w:val="16"/>
                <w:lang w:bidi="th-TH"/>
              </w:rPr>
              <w:t>158,016,509</w:t>
            </w:r>
          </w:p>
        </w:tc>
      </w:tr>
    </w:tbl>
    <w:p w14:paraId="55CB96E2" w14:textId="77777777" w:rsidR="007A7F25" w:rsidRPr="0012708E" w:rsidRDefault="007A7F25" w:rsidP="007A7F25">
      <w:pPr>
        <w:rPr>
          <w:rFonts w:cs="Times New Roman"/>
          <w:sz w:val="14"/>
          <w:szCs w:val="14"/>
        </w:rPr>
      </w:pPr>
    </w:p>
    <w:p w14:paraId="7E6845D2" w14:textId="77777777" w:rsidR="007A7F25" w:rsidRPr="0012708E" w:rsidRDefault="007A7F25" w:rsidP="007A7F25">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014B94CF" w14:textId="77777777" w:rsidR="007A7F25" w:rsidRPr="0012708E" w:rsidRDefault="007A7F25" w:rsidP="007A7F25">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w:t>
      </w:r>
      <w:r>
        <w:rPr>
          <w:rFonts w:cs="Times New Roman"/>
          <w:sz w:val="12"/>
          <w:szCs w:val="12"/>
        </w:rPr>
        <w:t>tion of</w:t>
      </w:r>
      <w:r w:rsidRPr="0012708E">
        <w:rPr>
          <w:rFonts w:cs="Times New Roman"/>
          <w:sz w:val="12"/>
          <w:szCs w:val="12"/>
        </w:rPr>
        <w:t xml:space="preserve"> allowance for expected credit loss</w:t>
      </w:r>
    </w:p>
    <w:p w14:paraId="0143FA95" w14:textId="77777777" w:rsidR="0050446E" w:rsidRDefault="0050446E" w:rsidP="007A7F25"/>
    <w:p w14:paraId="13C67D32" w14:textId="5AC36B72" w:rsidR="00AC63B7" w:rsidRPr="0051056B" w:rsidRDefault="00F039F6" w:rsidP="009846C7">
      <w:pPr>
        <w:autoSpaceDE w:val="0"/>
        <w:autoSpaceDN w:val="0"/>
        <w:adjustRightInd w:val="0"/>
        <w:ind w:left="540"/>
        <w:jc w:val="thaiDistribute"/>
        <w:rPr>
          <w:rFonts w:cs="Times New Roman"/>
          <w:color w:val="000000"/>
          <w:szCs w:val="22"/>
          <w:lang w:bidi="th-TH"/>
        </w:rPr>
      </w:pPr>
      <w:r w:rsidRPr="0051056B">
        <w:rPr>
          <w:rFonts w:cs="Times New Roman"/>
          <w:color w:val="000000"/>
          <w:szCs w:val="22"/>
          <w:lang w:bidi="th-TH"/>
        </w:rPr>
        <w:t xml:space="preserve">The </w:t>
      </w:r>
      <w:r w:rsidR="004F26D9" w:rsidRPr="0051056B">
        <w:rPr>
          <w:rFonts w:cs="Times New Roman"/>
          <w:color w:val="000000"/>
          <w:szCs w:val="22"/>
          <w:lang w:bidi="th-TH"/>
        </w:rPr>
        <w:t>Group has</w:t>
      </w:r>
      <w:r w:rsidRPr="0051056B">
        <w:rPr>
          <w:rFonts w:cs="Times New Roman"/>
          <w:color w:val="000000"/>
          <w:szCs w:val="22"/>
          <w:lang w:bidi="th-TH"/>
        </w:rPr>
        <w:t xml:space="preserve"> </w:t>
      </w:r>
      <w:r w:rsidR="000E79E2" w:rsidRPr="0051056B">
        <w:rPr>
          <w:rFonts w:cs="Times New Roman"/>
          <w:color w:val="000000"/>
          <w:szCs w:val="22"/>
          <w:lang w:bidi="th-TH"/>
        </w:rPr>
        <w:t>interest-</w:t>
      </w:r>
      <w:r w:rsidRPr="0051056B">
        <w:rPr>
          <w:rFonts w:cs="Times New Roman"/>
          <w:color w:val="000000"/>
          <w:szCs w:val="22"/>
          <w:lang w:bidi="th-TH"/>
        </w:rPr>
        <w:t>earning financial assets and interest-bearing financial liabilities. The average balances of</w:t>
      </w:r>
      <w:r w:rsidR="009B66D5" w:rsidRPr="0051056B">
        <w:rPr>
          <w:rFonts w:cs="Times New Roman"/>
          <w:color w:val="000000"/>
          <w:szCs w:val="22"/>
          <w:lang w:bidi="th-TH"/>
        </w:rPr>
        <w:t xml:space="preserve"> </w:t>
      </w:r>
      <w:r w:rsidRPr="0051056B">
        <w:rPr>
          <w:rFonts w:cs="Times New Roman"/>
          <w:color w:val="000000"/>
          <w:szCs w:val="22"/>
          <w:lang w:bidi="th-TH"/>
        </w:rPr>
        <w:t xml:space="preserve">such financial assets </w:t>
      </w:r>
      <w:r w:rsidR="00862CD2" w:rsidRPr="0051056B">
        <w:rPr>
          <w:rFonts w:cs="Times New Roman"/>
          <w:color w:val="000000"/>
          <w:szCs w:val="22"/>
          <w:lang w:bidi="th-TH"/>
        </w:rPr>
        <w:t>and financial</w:t>
      </w:r>
      <w:r w:rsidRPr="0051056B">
        <w:rPr>
          <w:rFonts w:cs="Times New Roman"/>
          <w:color w:val="000000"/>
          <w:szCs w:val="22"/>
          <w:lang w:bidi="th-TH"/>
        </w:rPr>
        <w:t xml:space="preserve"> liabilities are calculated based on outstanding balances and average interest rates</w:t>
      </w:r>
      <w:r w:rsidR="009B66D5" w:rsidRPr="0051056B">
        <w:rPr>
          <w:rFonts w:cs="Times New Roman"/>
          <w:color w:val="000000"/>
          <w:szCs w:val="22"/>
          <w:lang w:bidi="th-TH"/>
        </w:rPr>
        <w:t xml:space="preserve"> </w:t>
      </w:r>
      <w:r w:rsidR="004A08AD" w:rsidRPr="0051056B">
        <w:rPr>
          <w:rFonts w:cs="Times New Roman"/>
          <w:color w:val="000000"/>
          <w:szCs w:val="22"/>
          <w:lang w:bidi="th-TH"/>
        </w:rPr>
        <w:t>f</w:t>
      </w:r>
      <w:r w:rsidRPr="0051056B">
        <w:rPr>
          <w:rFonts w:cs="Times New Roman"/>
          <w:color w:val="000000"/>
          <w:szCs w:val="22"/>
          <w:lang w:bidi="th-TH"/>
        </w:rPr>
        <w:t xml:space="preserve">or </w:t>
      </w:r>
      <w:r w:rsidR="00672C37" w:rsidRPr="0051056B">
        <w:rPr>
          <w:rFonts w:cs="Times New Roman"/>
          <w:color w:val="000000"/>
          <w:szCs w:val="22"/>
          <w:lang w:bidi="th-TH"/>
        </w:rPr>
        <w:t xml:space="preserve">the </w:t>
      </w:r>
      <w:r w:rsidR="00481B55" w:rsidRPr="0051056B">
        <w:rPr>
          <w:rFonts w:cs="Times New Roman"/>
          <w:color w:val="000000"/>
          <w:szCs w:val="22"/>
          <w:lang w:bidi="th-TH"/>
        </w:rPr>
        <w:t xml:space="preserve">six-month period ended 30 June 2025 and for the year ended 31 </w:t>
      </w:r>
      <w:r w:rsidR="00B05F09" w:rsidRPr="00F15A8E">
        <w:rPr>
          <w:rFonts w:cs="Times New Roman"/>
          <w:color w:val="000000"/>
          <w:szCs w:val="22"/>
          <w:lang w:bidi="th-TH"/>
        </w:rPr>
        <w:t>December</w:t>
      </w:r>
      <w:r w:rsidR="008556B3" w:rsidRPr="00F15A8E">
        <w:rPr>
          <w:rFonts w:cs="Times New Roman"/>
          <w:color w:val="000000"/>
          <w:szCs w:val="22"/>
          <w:lang w:bidi="th-TH"/>
        </w:rPr>
        <w:t xml:space="preserve"> </w:t>
      </w:r>
      <w:r w:rsidR="00F24EAF" w:rsidRPr="00F15A8E">
        <w:rPr>
          <w:rFonts w:cs="Times New Roman"/>
          <w:color w:val="000000"/>
          <w:szCs w:val="22"/>
          <w:lang w:bidi="th-TH"/>
        </w:rPr>
        <w:t>202</w:t>
      </w:r>
      <w:r w:rsidR="00542F66" w:rsidRPr="00F15A8E">
        <w:rPr>
          <w:rFonts w:cs="Times New Roman"/>
          <w:color w:val="000000"/>
          <w:szCs w:val="22"/>
          <w:lang w:bidi="th-TH"/>
        </w:rPr>
        <w:t>4</w:t>
      </w:r>
      <w:r w:rsidR="00F24EAF" w:rsidRPr="00F15A8E">
        <w:rPr>
          <w:rFonts w:cs="Times New Roman"/>
          <w:color w:val="000000"/>
          <w:szCs w:val="22"/>
          <w:lang w:bidi="th-TH"/>
        </w:rPr>
        <w:t xml:space="preserve"> </w:t>
      </w:r>
      <w:r w:rsidRPr="0051056B">
        <w:rPr>
          <w:rFonts w:cs="Times New Roman"/>
          <w:color w:val="000000"/>
          <w:szCs w:val="22"/>
          <w:lang w:bidi="th-TH"/>
        </w:rPr>
        <w:t>were as follows:</w:t>
      </w:r>
    </w:p>
    <w:p w14:paraId="214569D4" w14:textId="77777777" w:rsidR="00AC63B7" w:rsidRPr="0051056B" w:rsidRDefault="00AC63B7" w:rsidP="0051056B">
      <w:pPr>
        <w:autoSpaceDE w:val="0"/>
        <w:autoSpaceDN w:val="0"/>
        <w:adjustRightInd w:val="0"/>
        <w:ind w:left="540"/>
        <w:jc w:val="thaiDistribute"/>
        <w:rPr>
          <w:rFonts w:cs="Times New Roman"/>
          <w:color w:val="000000"/>
          <w:szCs w:val="22"/>
          <w:lang w:bidi="th-TH"/>
        </w:rPr>
      </w:pPr>
    </w:p>
    <w:tbl>
      <w:tblPr>
        <w:tblW w:w="9198" w:type="dxa"/>
        <w:tblInd w:w="432" w:type="dxa"/>
        <w:tblBorders>
          <w:top w:val="single" w:sz="4" w:space="0" w:color="auto"/>
          <w:bottom w:val="double" w:sz="4" w:space="0" w:color="auto"/>
        </w:tblBorders>
        <w:tblLayout w:type="fixed"/>
        <w:tblLook w:val="01E0" w:firstRow="1" w:lastRow="1" w:firstColumn="1" w:lastColumn="1" w:noHBand="0" w:noVBand="0"/>
      </w:tblPr>
      <w:tblGrid>
        <w:gridCol w:w="2628"/>
        <w:gridCol w:w="990"/>
        <w:gridCol w:w="270"/>
        <w:gridCol w:w="900"/>
        <w:gridCol w:w="990"/>
        <w:gridCol w:w="270"/>
        <w:gridCol w:w="990"/>
        <w:gridCol w:w="270"/>
        <w:gridCol w:w="900"/>
        <w:gridCol w:w="990"/>
      </w:tblGrid>
      <w:tr w:rsidR="00AC63B7" w:rsidRPr="00F24EAF" w14:paraId="39EF32AF" w14:textId="77777777" w:rsidTr="008D2489">
        <w:trPr>
          <w:trHeight w:val="139"/>
        </w:trPr>
        <w:tc>
          <w:tcPr>
            <w:tcW w:w="2628" w:type="dxa"/>
            <w:tcBorders>
              <w:top w:val="nil"/>
              <w:bottom w:val="nil"/>
            </w:tcBorders>
          </w:tcPr>
          <w:p w14:paraId="7EF9ACB3" w14:textId="77777777" w:rsidR="00AC63B7" w:rsidRPr="00F24EAF" w:rsidRDefault="00AC63B7" w:rsidP="002247BB">
            <w:pPr>
              <w:spacing w:line="240" w:lineRule="atLeast"/>
              <w:ind w:right="-81"/>
              <w:rPr>
                <w:rFonts w:cs="Times New Roman"/>
                <w:b/>
                <w:bCs/>
                <w:i/>
                <w:iCs/>
                <w:color w:val="000000"/>
                <w:sz w:val="16"/>
                <w:szCs w:val="16"/>
              </w:rPr>
            </w:pPr>
            <w:r w:rsidRPr="00F24EAF">
              <w:rPr>
                <w:rFonts w:cs="Times New Roman"/>
                <w:sz w:val="16"/>
                <w:szCs w:val="16"/>
              </w:rPr>
              <w:br w:type="page"/>
            </w:r>
          </w:p>
        </w:tc>
        <w:tc>
          <w:tcPr>
            <w:tcW w:w="6570" w:type="dxa"/>
            <w:gridSpan w:val="9"/>
            <w:tcBorders>
              <w:top w:val="nil"/>
              <w:bottom w:val="nil"/>
            </w:tcBorders>
          </w:tcPr>
          <w:p w14:paraId="4B634231" w14:textId="77777777" w:rsidR="00AC63B7" w:rsidRPr="00F24EAF" w:rsidRDefault="00AC63B7" w:rsidP="002247BB">
            <w:pPr>
              <w:spacing w:line="240" w:lineRule="atLeast"/>
              <w:ind w:left="-108" w:right="66"/>
              <w:jc w:val="center"/>
              <w:rPr>
                <w:rFonts w:cs="Times New Roman"/>
                <w:i/>
                <w:iCs/>
                <w:color w:val="000000"/>
                <w:sz w:val="16"/>
                <w:szCs w:val="16"/>
              </w:rPr>
            </w:pPr>
            <w:r w:rsidRPr="00F24EAF">
              <w:rPr>
                <w:rFonts w:cs="Times New Roman"/>
                <w:b/>
                <w:bCs/>
                <w:color w:val="000000"/>
                <w:sz w:val="16"/>
                <w:szCs w:val="16"/>
              </w:rPr>
              <w:t>Consolidated</w:t>
            </w:r>
          </w:p>
        </w:tc>
      </w:tr>
      <w:tr w:rsidR="00AC63B7" w:rsidRPr="00F24EAF" w14:paraId="06D85D0B" w14:textId="77777777" w:rsidTr="008D2489">
        <w:trPr>
          <w:trHeight w:val="139"/>
        </w:trPr>
        <w:tc>
          <w:tcPr>
            <w:tcW w:w="2628" w:type="dxa"/>
            <w:tcBorders>
              <w:top w:val="nil"/>
            </w:tcBorders>
          </w:tcPr>
          <w:p w14:paraId="28783818" w14:textId="77777777" w:rsidR="00AC63B7" w:rsidRPr="00F24EAF" w:rsidRDefault="00AC63B7" w:rsidP="002247BB">
            <w:pPr>
              <w:spacing w:line="240" w:lineRule="atLeast"/>
              <w:ind w:right="-81"/>
              <w:rPr>
                <w:rFonts w:cs="Times New Roman"/>
                <w:b/>
                <w:bCs/>
                <w:i/>
                <w:iCs/>
                <w:color w:val="000000"/>
                <w:sz w:val="16"/>
                <w:szCs w:val="16"/>
              </w:rPr>
            </w:pPr>
          </w:p>
        </w:tc>
        <w:tc>
          <w:tcPr>
            <w:tcW w:w="3150" w:type="dxa"/>
            <w:gridSpan w:val="4"/>
            <w:tcBorders>
              <w:top w:val="nil"/>
            </w:tcBorders>
          </w:tcPr>
          <w:p w14:paraId="270CC65D" w14:textId="70633717" w:rsidR="00AC63B7" w:rsidRPr="00F24EAF" w:rsidRDefault="00337DEC" w:rsidP="002247BB">
            <w:pPr>
              <w:spacing w:line="240" w:lineRule="atLeast"/>
              <w:ind w:left="-108" w:right="-108"/>
              <w:jc w:val="center"/>
              <w:rPr>
                <w:rFonts w:cs="Times New Roman"/>
                <w:color w:val="000000"/>
                <w:sz w:val="16"/>
                <w:szCs w:val="16"/>
                <w:lang w:bidi="th-TH"/>
              </w:rPr>
            </w:pPr>
            <w:r>
              <w:rPr>
                <w:rFonts w:cs="Times New Roman"/>
                <w:color w:val="000000"/>
                <w:sz w:val="16"/>
                <w:szCs w:val="16"/>
                <w:lang w:bidi="th-TH"/>
              </w:rPr>
              <w:t>3</w:t>
            </w:r>
            <w:r w:rsidR="00481B55">
              <w:rPr>
                <w:rFonts w:cs="Times New Roman"/>
                <w:color w:val="000000"/>
                <w:sz w:val="16"/>
                <w:szCs w:val="16"/>
                <w:lang w:bidi="th-TH"/>
              </w:rPr>
              <w:t xml:space="preserve">0 June </w:t>
            </w:r>
            <w:r w:rsidR="00F24EAF" w:rsidRPr="00F24EAF">
              <w:rPr>
                <w:rFonts w:cs="Times New Roman"/>
                <w:color w:val="000000"/>
                <w:sz w:val="16"/>
                <w:szCs w:val="16"/>
                <w:lang w:bidi="th-TH"/>
              </w:rPr>
              <w:t>202</w:t>
            </w:r>
            <w:r w:rsidR="00481B55">
              <w:rPr>
                <w:rFonts w:cs="Times New Roman"/>
                <w:color w:val="000000"/>
                <w:sz w:val="16"/>
                <w:szCs w:val="16"/>
                <w:lang w:bidi="th-TH"/>
              </w:rPr>
              <w:t>5</w:t>
            </w:r>
          </w:p>
        </w:tc>
        <w:tc>
          <w:tcPr>
            <w:tcW w:w="270" w:type="dxa"/>
            <w:tcBorders>
              <w:top w:val="nil"/>
              <w:bottom w:val="nil"/>
            </w:tcBorders>
          </w:tcPr>
          <w:p w14:paraId="3022A8DD" w14:textId="77777777" w:rsidR="00AC63B7" w:rsidRPr="00F24EAF" w:rsidRDefault="00AC63B7" w:rsidP="002247BB">
            <w:pPr>
              <w:spacing w:line="240" w:lineRule="atLeast"/>
              <w:ind w:left="-108" w:right="-108"/>
              <w:jc w:val="center"/>
              <w:rPr>
                <w:rFonts w:cs="Times New Roman"/>
                <w:color w:val="000000"/>
                <w:sz w:val="16"/>
                <w:szCs w:val="16"/>
                <w:lang w:bidi="th-TH"/>
              </w:rPr>
            </w:pPr>
          </w:p>
        </w:tc>
        <w:tc>
          <w:tcPr>
            <w:tcW w:w="3150" w:type="dxa"/>
            <w:gridSpan w:val="4"/>
            <w:tcBorders>
              <w:top w:val="nil"/>
            </w:tcBorders>
          </w:tcPr>
          <w:p w14:paraId="3CB50046" w14:textId="52B3C82E" w:rsidR="00AC63B7" w:rsidRPr="00F24EAF" w:rsidRDefault="00481B55" w:rsidP="002247BB">
            <w:pPr>
              <w:spacing w:line="240" w:lineRule="atLeast"/>
              <w:ind w:left="-108" w:right="-108"/>
              <w:jc w:val="center"/>
              <w:rPr>
                <w:rFonts w:cs="Times New Roman"/>
                <w:snapToGrid w:val="0"/>
                <w:sz w:val="16"/>
                <w:szCs w:val="16"/>
                <w:lang w:eastAsia="th-TH" w:bidi="th-TH"/>
              </w:rPr>
            </w:pPr>
            <w:r>
              <w:rPr>
                <w:rFonts w:cs="Times New Roman"/>
                <w:snapToGrid w:val="0"/>
                <w:sz w:val="16"/>
                <w:szCs w:val="16"/>
                <w:lang w:eastAsia="th-TH" w:bidi="th-TH"/>
              </w:rPr>
              <w:t>31 December 2024</w:t>
            </w:r>
          </w:p>
        </w:tc>
      </w:tr>
      <w:tr w:rsidR="007A4949" w:rsidRPr="00F24EAF" w14:paraId="68F1D473" w14:textId="77777777" w:rsidTr="008D2489">
        <w:trPr>
          <w:trHeight w:val="139"/>
        </w:trPr>
        <w:tc>
          <w:tcPr>
            <w:tcW w:w="2628" w:type="dxa"/>
          </w:tcPr>
          <w:p w14:paraId="357619C8" w14:textId="77777777" w:rsidR="007A4949" w:rsidRPr="00F24EAF" w:rsidRDefault="007A4949" w:rsidP="002247BB">
            <w:pPr>
              <w:spacing w:line="240" w:lineRule="atLeast"/>
              <w:ind w:right="-81"/>
              <w:rPr>
                <w:rFonts w:cs="Times New Roman"/>
                <w:b/>
                <w:bCs/>
                <w:i/>
                <w:iCs/>
                <w:color w:val="000000"/>
                <w:sz w:val="16"/>
                <w:szCs w:val="16"/>
              </w:rPr>
            </w:pPr>
          </w:p>
        </w:tc>
        <w:tc>
          <w:tcPr>
            <w:tcW w:w="990" w:type="dxa"/>
          </w:tcPr>
          <w:p w14:paraId="0EC7DCA2"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 balance</w:t>
            </w:r>
          </w:p>
        </w:tc>
        <w:tc>
          <w:tcPr>
            <w:tcW w:w="270" w:type="dxa"/>
          </w:tcPr>
          <w:p w14:paraId="2467F790"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tc>
        <w:tc>
          <w:tcPr>
            <w:tcW w:w="900" w:type="dxa"/>
          </w:tcPr>
          <w:p w14:paraId="43911871"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p w14:paraId="30638BAE"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Interest</w:t>
            </w:r>
          </w:p>
        </w:tc>
        <w:tc>
          <w:tcPr>
            <w:tcW w:w="990" w:type="dxa"/>
          </w:tcPr>
          <w:p w14:paraId="6FD4A424"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w:t>
            </w:r>
          </w:p>
          <w:p w14:paraId="4BA9FD54"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 xml:space="preserve">interest rate </w:t>
            </w:r>
          </w:p>
        </w:tc>
        <w:tc>
          <w:tcPr>
            <w:tcW w:w="270" w:type="dxa"/>
            <w:tcBorders>
              <w:top w:val="nil"/>
              <w:bottom w:val="nil"/>
            </w:tcBorders>
          </w:tcPr>
          <w:p w14:paraId="536849EB"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tc>
        <w:tc>
          <w:tcPr>
            <w:tcW w:w="990" w:type="dxa"/>
          </w:tcPr>
          <w:p w14:paraId="62E8A45F"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 balance</w:t>
            </w:r>
          </w:p>
        </w:tc>
        <w:tc>
          <w:tcPr>
            <w:tcW w:w="270" w:type="dxa"/>
          </w:tcPr>
          <w:p w14:paraId="11F6AED9"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tc>
        <w:tc>
          <w:tcPr>
            <w:tcW w:w="900" w:type="dxa"/>
          </w:tcPr>
          <w:p w14:paraId="3F9E889C"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p>
          <w:p w14:paraId="3FEB90FA"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Interest</w:t>
            </w:r>
          </w:p>
        </w:tc>
        <w:tc>
          <w:tcPr>
            <w:tcW w:w="990" w:type="dxa"/>
          </w:tcPr>
          <w:p w14:paraId="7F321250"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Average</w:t>
            </w:r>
          </w:p>
          <w:p w14:paraId="3EF570B6"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snapToGrid w:val="0"/>
                <w:sz w:val="16"/>
                <w:szCs w:val="16"/>
                <w:lang w:eastAsia="th-TH" w:bidi="th-TH"/>
              </w:rPr>
              <w:t xml:space="preserve">interest rate </w:t>
            </w:r>
          </w:p>
        </w:tc>
      </w:tr>
      <w:tr w:rsidR="007A4949" w:rsidRPr="00F24EAF" w14:paraId="62161B32" w14:textId="77777777" w:rsidTr="008D2489">
        <w:trPr>
          <w:trHeight w:val="139"/>
        </w:trPr>
        <w:tc>
          <w:tcPr>
            <w:tcW w:w="2628" w:type="dxa"/>
          </w:tcPr>
          <w:p w14:paraId="207033EB" w14:textId="77777777" w:rsidR="007A4949" w:rsidRPr="00F24EAF" w:rsidRDefault="007A4949" w:rsidP="002247BB">
            <w:pPr>
              <w:spacing w:line="240" w:lineRule="atLeast"/>
              <w:ind w:right="-81"/>
              <w:rPr>
                <w:rFonts w:cs="Times New Roman"/>
                <w:b/>
                <w:bCs/>
                <w:i/>
                <w:iCs/>
                <w:color w:val="000000"/>
                <w:sz w:val="16"/>
                <w:szCs w:val="16"/>
              </w:rPr>
            </w:pPr>
          </w:p>
        </w:tc>
        <w:tc>
          <w:tcPr>
            <w:tcW w:w="2160" w:type="dxa"/>
            <w:gridSpan w:val="3"/>
          </w:tcPr>
          <w:p w14:paraId="0B8486AE"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i/>
                <w:iCs/>
                <w:color w:val="000000"/>
                <w:sz w:val="16"/>
                <w:szCs w:val="16"/>
              </w:rPr>
              <w:t>(in thousand Baht)</w:t>
            </w:r>
          </w:p>
        </w:tc>
        <w:tc>
          <w:tcPr>
            <w:tcW w:w="990" w:type="dxa"/>
          </w:tcPr>
          <w:p w14:paraId="173D22DC" w14:textId="77777777" w:rsidR="007A4949" w:rsidRPr="00F24EAF" w:rsidRDefault="007A4949" w:rsidP="002247BB">
            <w:pPr>
              <w:spacing w:line="240" w:lineRule="atLeast"/>
              <w:ind w:left="-108" w:right="-108"/>
              <w:jc w:val="center"/>
              <w:rPr>
                <w:rFonts w:cs="Times New Roman"/>
                <w:i/>
                <w:iCs/>
                <w:snapToGrid w:val="0"/>
                <w:sz w:val="16"/>
                <w:szCs w:val="16"/>
                <w:lang w:eastAsia="th-TH" w:bidi="th-TH"/>
              </w:rPr>
            </w:pPr>
            <w:r w:rsidRPr="00F24EAF">
              <w:rPr>
                <w:rFonts w:cs="Times New Roman"/>
                <w:i/>
                <w:iCs/>
                <w:snapToGrid w:val="0"/>
                <w:sz w:val="16"/>
                <w:szCs w:val="16"/>
                <w:lang w:eastAsia="th-TH" w:bidi="th-TH"/>
              </w:rPr>
              <w:t>(% per annum)</w:t>
            </w:r>
          </w:p>
        </w:tc>
        <w:tc>
          <w:tcPr>
            <w:tcW w:w="270" w:type="dxa"/>
            <w:tcBorders>
              <w:top w:val="nil"/>
              <w:bottom w:val="nil"/>
            </w:tcBorders>
          </w:tcPr>
          <w:p w14:paraId="1F6F1549" w14:textId="77777777" w:rsidR="007A4949" w:rsidRPr="00F24EAF" w:rsidRDefault="007A4949" w:rsidP="002247BB">
            <w:pPr>
              <w:spacing w:line="240" w:lineRule="atLeast"/>
              <w:ind w:left="-108" w:right="-108"/>
              <w:jc w:val="center"/>
              <w:rPr>
                <w:rFonts w:cs="Times New Roman"/>
                <w:i/>
                <w:iCs/>
                <w:color w:val="000000"/>
                <w:sz w:val="16"/>
                <w:szCs w:val="16"/>
              </w:rPr>
            </w:pPr>
          </w:p>
        </w:tc>
        <w:tc>
          <w:tcPr>
            <w:tcW w:w="2160" w:type="dxa"/>
            <w:gridSpan w:val="3"/>
          </w:tcPr>
          <w:p w14:paraId="03905050" w14:textId="77777777" w:rsidR="007A4949" w:rsidRPr="00F24EAF" w:rsidRDefault="007A4949" w:rsidP="002247BB">
            <w:pPr>
              <w:spacing w:line="240" w:lineRule="atLeast"/>
              <w:ind w:left="-108" w:right="-108"/>
              <w:jc w:val="center"/>
              <w:rPr>
                <w:rFonts w:cs="Times New Roman"/>
                <w:snapToGrid w:val="0"/>
                <w:sz w:val="16"/>
                <w:szCs w:val="16"/>
                <w:lang w:eastAsia="th-TH" w:bidi="th-TH"/>
              </w:rPr>
            </w:pPr>
            <w:r w:rsidRPr="00F24EAF">
              <w:rPr>
                <w:rFonts w:cs="Times New Roman"/>
                <w:i/>
                <w:iCs/>
                <w:color w:val="000000"/>
                <w:sz w:val="16"/>
                <w:szCs w:val="16"/>
              </w:rPr>
              <w:t>(in thousand Baht)</w:t>
            </w:r>
          </w:p>
        </w:tc>
        <w:tc>
          <w:tcPr>
            <w:tcW w:w="990" w:type="dxa"/>
          </w:tcPr>
          <w:p w14:paraId="25D47195" w14:textId="77777777" w:rsidR="007A4949" w:rsidRPr="00F24EAF" w:rsidRDefault="007A4949" w:rsidP="002247BB">
            <w:pPr>
              <w:spacing w:line="240" w:lineRule="atLeast"/>
              <w:ind w:left="-108" w:right="-108"/>
              <w:jc w:val="center"/>
              <w:rPr>
                <w:rFonts w:cs="Times New Roman"/>
                <w:i/>
                <w:iCs/>
                <w:snapToGrid w:val="0"/>
                <w:sz w:val="16"/>
                <w:szCs w:val="16"/>
                <w:lang w:eastAsia="th-TH" w:bidi="th-TH"/>
              </w:rPr>
            </w:pPr>
            <w:r w:rsidRPr="00F24EAF">
              <w:rPr>
                <w:rFonts w:cs="Times New Roman"/>
                <w:i/>
                <w:iCs/>
                <w:snapToGrid w:val="0"/>
                <w:sz w:val="16"/>
                <w:szCs w:val="16"/>
                <w:lang w:eastAsia="th-TH" w:bidi="th-TH"/>
              </w:rPr>
              <w:t>(% per annum)</w:t>
            </w:r>
          </w:p>
        </w:tc>
      </w:tr>
      <w:tr w:rsidR="008E4D35" w:rsidRPr="00F24EAF" w14:paraId="5E9E76F7" w14:textId="77777777" w:rsidTr="008D2489">
        <w:trPr>
          <w:trHeight w:val="84"/>
        </w:trPr>
        <w:tc>
          <w:tcPr>
            <w:tcW w:w="2628" w:type="dxa"/>
          </w:tcPr>
          <w:p w14:paraId="051E449B" w14:textId="70A47BA1" w:rsidR="008E4D35" w:rsidRPr="00F24EAF" w:rsidRDefault="008E4D35" w:rsidP="008E4D35">
            <w:pPr>
              <w:spacing w:line="240" w:lineRule="atLeast"/>
              <w:ind w:right="-81"/>
              <w:rPr>
                <w:rFonts w:cs="Times New Roman"/>
                <w:b/>
                <w:bCs/>
                <w:i/>
                <w:iCs/>
                <w:color w:val="000000"/>
                <w:sz w:val="16"/>
                <w:szCs w:val="16"/>
              </w:rPr>
            </w:pPr>
            <w:r>
              <w:rPr>
                <w:rFonts w:cs="Times New Roman"/>
                <w:b/>
                <w:bCs/>
                <w:i/>
                <w:iCs/>
                <w:color w:val="000000"/>
                <w:sz w:val="16"/>
                <w:szCs w:val="16"/>
              </w:rPr>
              <w:t>Interest-e</w:t>
            </w:r>
            <w:r w:rsidRPr="00AB5DFA">
              <w:rPr>
                <w:rFonts w:cs="Times New Roman"/>
                <w:b/>
                <w:bCs/>
                <w:i/>
                <w:iCs/>
                <w:color w:val="000000"/>
                <w:sz w:val="16"/>
                <w:szCs w:val="16"/>
              </w:rPr>
              <w:t>arning financial assets</w:t>
            </w:r>
          </w:p>
        </w:tc>
        <w:tc>
          <w:tcPr>
            <w:tcW w:w="990" w:type="dxa"/>
          </w:tcPr>
          <w:p w14:paraId="753A8FF3"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270" w:type="dxa"/>
          </w:tcPr>
          <w:p w14:paraId="62B14C78"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900" w:type="dxa"/>
          </w:tcPr>
          <w:p w14:paraId="46CF86B6"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990" w:type="dxa"/>
          </w:tcPr>
          <w:p w14:paraId="386208FA"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270" w:type="dxa"/>
            <w:tcBorders>
              <w:top w:val="nil"/>
              <w:bottom w:val="nil"/>
            </w:tcBorders>
          </w:tcPr>
          <w:p w14:paraId="23FF245B"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990" w:type="dxa"/>
          </w:tcPr>
          <w:p w14:paraId="0E22801E"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270" w:type="dxa"/>
          </w:tcPr>
          <w:p w14:paraId="5C99B632"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900" w:type="dxa"/>
          </w:tcPr>
          <w:p w14:paraId="0FEF77F4" w14:textId="77777777" w:rsidR="008E4D35" w:rsidRPr="00F24EAF" w:rsidRDefault="008E4D35" w:rsidP="008E4D35">
            <w:pPr>
              <w:spacing w:line="240" w:lineRule="atLeast"/>
              <w:ind w:left="-117"/>
              <w:jc w:val="right"/>
              <w:rPr>
                <w:rFonts w:cs="Times New Roman"/>
                <w:snapToGrid w:val="0"/>
                <w:sz w:val="16"/>
                <w:szCs w:val="16"/>
                <w:lang w:eastAsia="th-TH" w:bidi="th-TH"/>
              </w:rPr>
            </w:pPr>
          </w:p>
        </w:tc>
        <w:tc>
          <w:tcPr>
            <w:tcW w:w="990" w:type="dxa"/>
          </w:tcPr>
          <w:p w14:paraId="65DCB1D0" w14:textId="77777777" w:rsidR="008E4D35" w:rsidRPr="00F24EAF" w:rsidRDefault="008E4D35" w:rsidP="008E4D35">
            <w:pPr>
              <w:spacing w:line="240" w:lineRule="atLeast"/>
              <w:ind w:left="-117"/>
              <w:jc w:val="right"/>
              <w:rPr>
                <w:rFonts w:cs="Times New Roman"/>
                <w:snapToGrid w:val="0"/>
                <w:sz w:val="16"/>
                <w:szCs w:val="16"/>
                <w:lang w:eastAsia="th-TH" w:bidi="th-TH"/>
              </w:rPr>
            </w:pPr>
          </w:p>
        </w:tc>
      </w:tr>
      <w:tr w:rsidR="00481B55" w:rsidRPr="00F24EAF" w14:paraId="69C20B10" w14:textId="77777777" w:rsidTr="008D2489">
        <w:trPr>
          <w:trHeight w:val="203"/>
        </w:trPr>
        <w:tc>
          <w:tcPr>
            <w:tcW w:w="2628" w:type="dxa"/>
          </w:tcPr>
          <w:p w14:paraId="0046CBFC" w14:textId="5F107634" w:rsidR="00481B55" w:rsidRPr="00F24EAF" w:rsidRDefault="00481B55" w:rsidP="00481B55">
            <w:pPr>
              <w:spacing w:line="240" w:lineRule="atLeast"/>
              <w:ind w:right="-81"/>
              <w:rPr>
                <w:rFonts w:cs="Times New Roman"/>
                <w:color w:val="000000"/>
                <w:sz w:val="16"/>
                <w:szCs w:val="16"/>
              </w:rPr>
            </w:pPr>
            <w:r w:rsidRPr="00F24EAF">
              <w:rPr>
                <w:rFonts w:cs="Times New Roman"/>
                <w:color w:val="000000"/>
                <w:sz w:val="16"/>
                <w:szCs w:val="16"/>
              </w:rPr>
              <w:t>Interbank and money market items</w:t>
            </w:r>
          </w:p>
        </w:tc>
        <w:tc>
          <w:tcPr>
            <w:tcW w:w="990" w:type="dxa"/>
          </w:tcPr>
          <w:p w14:paraId="370C2564" w14:textId="2C10F977" w:rsidR="00481B55" w:rsidRPr="00AA6956" w:rsidRDefault="00DC5DC8" w:rsidP="00AA6956">
            <w:pPr>
              <w:tabs>
                <w:tab w:val="decimal" w:pos="790"/>
              </w:tabs>
              <w:spacing w:line="240" w:lineRule="atLeast"/>
              <w:ind w:left="-111" w:right="-110"/>
              <w:rPr>
                <w:snapToGrid w:val="0"/>
                <w:sz w:val="16"/>
                <w:szCs w:val="16"/>
                <w:lang w:eastAsia="th-TH"/>
              </w:rPr>
            </w:pPr>
            <w:r w:rsidRPr="00AA6956">
              <w:rPr>
                <w:snapToGrid w:val="0"/>
                <w:sz w:val="16"/>
                <w:szCs w:val="16"/>
                <w:lang w:eastAsia="th-TH"/>
              </w:rPr>
              <w:t>14,</w:t>
            </w:r>
            <w:r w:rsidR="00793504">
              <w:rPr>
                <w:snapToGrid w:val="0"/>
                <w:sz w:val="16"/>
                <w:szCs w:val="16"/>
                <w:lang w:eastAsia="th-TH"/>
              </w:rPr>
              <w:t>800,361</w:t>
            </w:r>
          </w:p>
        </w:tc>
        <w:tc>
          <w:tcPr>
            <w:tcW w:w="270" w:type="dxa"/>
          </w:tcPr>
          <w:p w14:paraId="68033290" w14:textId="77777777" w:rsidR="00481B55" w:rsidRPr="007E2410" w:rsidRDefault="00481B55" w:rsidP="00481B55">
            <w:pPr>
              <w:tabs>
                <w:tab w:val="decimal" w:pos="783"/>
              </w:tabs>
              <w:spacing w:line="240" w:lineRule="atLeast"/>
              <w:ind w:right="-110"/>
              <w:rPr>
                <w:rFonts w:cs="Times New Roman"/>
                <w:snapToGrid w:val="0"/>
                <w:sz w:val="16"/>
                <w:szCs w:val="16"/>
                <w:highlight w:val="cyan"/>
                <w:lang w:eastAsia="th-TH"/>
              </w:rPr>
            </w:pPr>
          </w:p>
        </w:tc>
        <w:tc>
          <w:tcPr>
            <w:tcW w:w="900" w:type="dxa"/>
          </w:tcPr>
          <w:p w14:paraId="5DB7A03E" w14:textId="223F1EAD" w:rsidR="00481B55" w:rsidRPr="007E2410" w:rsidRDefault="00DC5DC8" w:rsidP="00481B55">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160,98</w:t>
            </w:r>
            <w:r w:rsidR="009123A2">
              <w:rPr>
                <w:rFonts w:cs="Times New Roman"/>
                <w:snapToGrid w:val="0"/>
                <w:sz w:val="16"/>
                <w:szCs w:val="16"/>
                <w:lang w:eastAsia="th-TH"/>
              </w:rPr>
              <w:t>6</w:t>
            </w:r>
          </w:p>
        </w:tc>
        <w:tc>
          <w:tcPr>
            <w:tcW w:w="990" w:type="dxa"/>
          </w:tcPr>
          <w:p w14:paraId="441D7AB0" w14:textId="6A88A185" w:rsidR="00481B55" w:rsidRPr="00AA6956" w:rsidRDefault="00DC5DC8" w:rsidP="00AA6956">
            <w:pPr>
              <w:tabs>
                <w:tab w:val="decimal" w:pos="548"/>
              </w:tabs>
              <w:spacing w:line="240" w:lineRule="atLeast"/>
              <w:ind w:right="-110"/>
              <w:rPr>
                <w:rFonts w:cs="Times New Roman"/>
                <w:snapToGrid w:val="0"/>
                <w:sz w:val="16"/>
                <w:szCs w:val="16"/>
                <w:lang w:eastAsia="th-TH" w:bidi="th-TH"/>
              </w:rPr>
            </w:pPr>
            <w:r w:rsidRPr="00AA6956">
              <w:rPr>
                <w:rFonts w:cs="Times New Roman"/>
                <w:snapToGrid w:val="0"/>
                <w:sz w:val="16"/>
                <w:szCs w:val="16"/>
                <w:lang w:eastAsia="th-TH" w:bidi="th-TH"/>
              </w:rPr>
              <w:t>2.1</w:t>
            </w:r>
            <w:r w:rsidR="00CF4875">
              <w:rPr>
                <w:rFonts w:cs="Times New Roman"/>
                <w:snapToGrid w:val="0"/>
                <w:sz w:val="16"/>
                <w:szCs w:val="16"/>
                <w:lang w:eastAsia="th-TH" w:bidi="th-TH"/>
              </w:rPr>
              <w:t>8</w:t>
            </w:r>
          </w:p>
        </w:tc>
        <w:tc>
          <w:tcPr>
            <w:tcW w:w="270" w:type="dxa"/>
            <w:tcBorders>
              <w:top w:val="nil"/>
              <w:bottom w:val="nil"/>
            </w:tcBorders>
          </w:tcPr>
          <w:p w14:paraId="39F88243" w14:textId="77777777" w:rsidR="00481B55" w:rsidRPr="007E2410" w:rsidRDefault="00481B55" w:rsidP="00481B55">
            <w:pPr>
              <w:tabs>
                <w:tab w:val="decimal" w:pos="693"/>
              </w:tabs>
              <w:spacing w:line="240" w:lineRule="atLeast"/>
              <w:ind w:left="-18" w:right="-37"/>
              <w:rPr>
                <w:rFonts w:cs="Times New Roman"/>
                <w:sz w:val="16"/>
                <w:szCs w:val="16"/>
                <w:rtl/>
                <w:cs/>
              </w:rPr>
            </w:pPr>
          </w:p>
        </w:tc>
        <w:tc>
          <w:tcPr>
            <w:tcW w:w="990" w:type="dxa"/>
          </w:tcPr>
          <w:p w14:paraId="0DAA1365" w14:textId="45B3C5AD" w:rsidR="00481B55" w:rsidRPr="007E2410" w:rsidRDefault="00481B55" w:rsidP="00481B55">
            <w:pPr>
              <w:tabs>
                <w:tab w:val="decimal" w:pos="789"/>
              </w:tabs>
              <w:spacing w:line="240" w:lineRule="atLeast"/>
              <w:ind w:left="-111" w:right="-110"/>
              <w:rPr>
                <w:rFonts w:cs="Times New Roman"/>
                <w:snapToGrid w:val="0"/>
                <w:sz w:val="16"/>
                <w:szCs w:val="16"/>
                <w:lang w:eastAsia="th-TH"/>
              </w:rPr>
            </w:pPr>
            <w:r w:rsidRPr="00AA6956">
              <w:rPr>
                <w:rFonts w:cs="Times New Roman"/>
                <w:snapToGrid w:val="0"/>
                <w:sz w:val="16"/>
                <w:szCs w:val="16"/>
                <w:lang w:eastAsia="th-TH"/>
              </w:rPr>
              <w:t>14,46</w:t>
            </w:r>
            <w:r w:rsidRPr="00AA6956">
              <w:rPr>
                <w:rFonts w:cs="Times New Roman"/>
                <w:snapToGrid w:val="0"/>
                <w:sz w:val="16"/>
                <w:szCs w:val="16"/>
                <w:lang w:val="en-US" w:eastAsia="th-TH" w:bidi="th-TH"/>
              </w:rPr>
              <w:t>8,758</w:t>
            </w:r>
          </w:p>
        </w:tc>
        <w:tc>
          <w:tcPr>
            <w:tcW w:w="270" w:type="dxa"/>
          </w:tcPr>
          <w:p w14:paraId="50B6AF01" w14:textId="77777777" w:rsidR="00481B55" w:rsidRPr="007E2410" w:rsidRDefault="00481B55" w:rsidP="00481B55">
            <w:pPr>
              <w:tabs>
                <w:tab w:val="decimal" w:pos="783"/>
              </w:tabs>
              <w:spacing w:line="240" w:lineRule="atLeast"/>
              <w:ind w:right="-110"/>
              <w:rPr>
                <w:rFonts w:cs="Times New Roman"/>
                <w:snapToGrid w:val="0"/>
                <w:sz w:val="16"/>
                <w:szCs w:val="16"/>
                <w:lang w:eastAsia="th-TH"/>
              </w:rPr>
            </w:pPr>
          </w:p>
        </w:tc>
        <w:tc>
          <w:tcPr>
            <w:tcW w:w="900" w:type="dxa"/>
          </w:tcPr>
          <w:p w14:paraId="0B64A4BD" w14:textId="24F046DD" w:rsidR="00481B55" w:rsidRPr="007E2410" w:rsidRDefault="00481B55" w:rsidP="00481B55">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396,565</w:t>
            </w:r>
          </w:p>
        </w:tc>
        <w:tc>
          <w:tcPr>
            <w:tcW w:w="990" w:type="dxa"/>
          </w:tcPr>
          <w:p w14:paraId="2CA24F1E" w14:textId="6ABBD8E0" w:rsidR="00481B55" w:rsidRPr="007E2410" w:rsidRDefault="00481B55" w:rsidP="00481B55">
            <w:pPr>
              <w:tabs>
                <w:tab w:val="decimal" w:pos="548"/>
              </w:tabs>
              <w:spacing w:line="240" w:lineRule="atLeast"/>
              <w:ind w:right="-110"/>
              <w:rPr>
                <w:rFonts w:cs="Times New Roman"/>
                <w:snapToGrid w:val="0"/>
                <w:sz w:val="16"/>
                <w:szCs w:val="16"/>
                <w:lang w:eastAsia="th-TH"/>
              </w:rPr>
            </w:pPr>
            <w:r w:rsidRPr="00AA6956">
              <w:rPr>
                <w:rFonts w:cs="Times New Roman"/>
                <w:snapToGrid w:val="0"/>
                <w:sz w:val="16"/>
                <w:szCs w:val="16"/>
                <w:lang w:eastAsia="th-TH" w:bidi="th-TH"/>
              </w:rPr>
              <w:t>2.74</w:t>
            </w:r>
          </w:p>
        </w:tc>
      </w:tr>
      <w:tr w:rsidR="00481B55" w:rsidRPr="00F24EAF" w14:paraId="79472BC7" w14:textId="77777777" w:rsidTr="008D2489">
        <w:trPr>
          <w:trHeight w:val="139"/>
        </w:trPr>
        <w:tc>
          <w:tcPr>
            <w:tcW w:w="2628" w:type="dxa"/>
          </w:tcPr>
          <w:p w14:paraId="542F447F" w14:textId="77777777" w:rsidR="00481B55" w:rsidRPr="00F24EAF" w:rsidRDefault="00481B55" w:rsidP="00481B55">
            <w:pPr>
              <w:tabs>
                <w:tab w:val="left" w:pos="356"/>
              </w:tabs>
              <w:spacing w:line="240" w:lineRule="atLeast"/>
              <w:ind w:right="9"/>
              <w:rPr>
                <w:rFonts w:cs="Times New Roman"/>
                <w:sz w:val="16"/>
                <w:szCs w:val="16"/>
              </w:rPr>
            </w:pPr>
            <w:r w:rsidRPr="00F24EAF">
              <w:rPr>
                <w:rFonts w:cs="Times New Roman"/>
                <w:sz w:val="16"/>
                <w:szCs w:val="16"/>
              </w:rPr>
              <w:t xml:space="preserve">Investments </w:t>
            </w:r>
          </w:p>
        </w:tc>
        <w:tc>
          <w:tcPr>
            <w:tcW w:w="990" w:type="dxa"/>
            <w:tcBorders>
              <w:bottom w:val="nil"/>
            </w:tcBorders>
          </w:tcPr>
          <w:p w14:paraId="34639441" w14:textId="16A960E2" w:rsidR="00481B55" w:rsidRPr="00AA6956" w:rsidRDefault="00DC5DC8" w:rsidP="00AA6956">
            <w:pPr>
              <w:tabs>
                <w:tab w:val="decimal" w:pos="790"/>
              </w:tabs>
              <w:spacing w:line="240" w:lineRule="atLeast"/>
              <w:ind w:left="-111" w:right="-110"/>
              <w:rPr>
                <w:rFonts w:cs="Times New Roman"/>
                <w:snapToGrid w:val="0"/>
                <w:sz w:val="16"/>
                <w:szCs w:val="16"/>
                <w:cs/>
                <w:lang w:val="en-US" w:eastAsia="th-TH" w:bidi="th-TH"/>
              </w:rPr>
            </w:pPr>
            <w:r w:rsidRPr="00AA6956">
              <w:rPr>
                <w:rFonts w:cs="Times New Roman"/>
                <w:snapToGrid w:val="0"/>
                <w:sz w:val="16"/>
                <w:szCs w:val="16"/>
                <w:lang w:eastAsia="th-TH" w:bidi="th-TH"/>
              </w:rPr>
              <w:t>2</w:t>
            </w:r>
            <w:r w:rsidRPr="00AA6956">
              <w:rPr>
                <w:rFonts w:cs="Times New Roman"/>
                <w:snapToGrid w:val="0"/>
                <w:sz w:val="16"/>
                <w:szCs w:val="16"/>
                <w:lang w:val="en-US" w:eastAsia="th-TH" w:bidi="th-TH"/>
              </w:rPr>
              <w:t>,</w:t>
            </w:r>
            <w:r w:rsidR="00793504">
              <w:rPr>
                <w:rFonts w:cs="Times New Roman"/>
                <w:snapToGrid w:val="0"/>
                <w:sz w:val="16"/>
                <w:szCs w:val="16"/>
                <w:lang w:val="en-US" w:eastAsia="th-TH" w:bidi="th-TH"/>
              </w:rPr>
              <w:t>542,</w:t>
            </w:r>
            <w:r w:rsidR="000B7C2D">
              <w:rPr>
                <w:rFonts w:cs="Times New Roman"/>
                <w:snapToGrid w:val="0"/>
                <w:sz w:val="16"/>
                <w:szCs w:val="16"/>
                <w:lang w:val="en-US" w:eastAsia="th-TH" w:bidi="th-TH"/>
              </w:rPr>
              <w:t>990</w:t>
            </w:r>
          </w:p>
        </w:tc>
        <w:tc>
          <w:tcPr>
            <w:tcW w:w="270" w:type="dxa"/>
            <w:tcBorders>
              <w:bottom w:val="nil"/>
            </w:tcBorders>
          </w:tcPr>
          <w:p w14:paraId="6B3B4C77" w14:textId="77777777" w:rsidR="00481B55" w:rsidRPr="00AA6956" w:rsidRDefault="00481B55" w:rsidP="00481B55">
            <w:pPr>
              <w:tabs>
                <w:tab w:val="decimal" w:pos="783"/>
              </w:tabs>
              <w:spacing w:line="240" w:lineRule="atLeast"/>
              <w:ind w:right="-110"/>
              <w:rPr>
                <w:rFonts w:cstheme="minorBidi"/>
                <w:snapToGrid w:val="0"/>
                <w:sz w:val="16"/>
                <w:highlight w:val="cyan"/>
                <w:lang w:eastAsia="th-TH" w:bidi="th-TH"/>
              </w:rPr>
            </w:pPr>
          </w:p>
        </w:tc>
        <w:tc>
          <w:tcPr>
            <w:tcW w:w="900" w:type="dxa"/>
            <w:tcBorders>
              <w:bottom w:val="nil"/>
            </w:tcBorders>
          </w:tcPr>
          <w:p w14:paraId="5CF15CAD" w14:textId="457F4E12" w:rsidR="00481B55" w:rsidRPr="00AA6956" w:rsidRDefault="00DC5DC8" w:rsidP="00481B55">
            <w:pPr>
              <w:tabs>
                <w:tab w:val="decimal" w:pos="735"/>
              </w:tabs>
              <w:spacing w:line="240" w:lineRule="atLeast"/>
              <w:ind w:right="-110"/>
              <w:rPr>
                <w:rFonts w:cstheme="minorBidi"/>
                <w:snapToGrid w:val="0"/>
                <w:sz w:val="16"/>
                <w:lang w:eastAsia="th-TH" w:bidi="th-TH"/>
              </w:rPr>
            </w:pPr>
            <w:r w:rsidRPr="007E2410">
              <w:rPr>
                <w:rFonts w:cs="Times New Roman"/>
                <w:snapToGrid w:val="0"/>
                <w:sz w:val="16"/>
                <w:szCs w:val="16"/>
                <w:lang w:eastAsia="th-TH"/>
              </w:rPr>
              <w:t>25,782</w:t>
            </w:r>
          </w:p>
        </w:tc>
        <w:tc>
          <w:tcPr>
            <w:tcW w:w="990" w:type="dxa"/>
          </w:tcPr>
          <w:p w14:paraId="0ACBBC0F" w14:textId="7AF67159" w:rsidR="00481B55" w:rsidRPr="007E2410" w:rsidRDefault="00A8304A" w:rsidP="00AA6956">
            <w:pPr>
              <w:tabs>
                <w:tab w:val="decimal" w:pos="548"/>
              </w:tabs>
              <w:spacing w:line="240" w:lineRule="atLeast"/>
              <w:ind w:right="-110"/>
              <w:rPr>
                <w:rFonts w:cs="Times New Roman"/>
                <w:snapToGrid w:val="0"/>
                <w:sz w:val="16"/>
                <w:szCs w:val="16"/>
                <w:lang w:eastAsia="th-TH" w:bidi="th-TH"/>
              </w:rPr>
            </w:pPr>
            <w:r>
              <w:rPr>
                <w:rFonts w:cs="Times New Roman"/>
                <w:snapToGrid w:val="0"/>
                <w:sz w:val="16"/>
                <w:szCs w:val="16"/>
                <w:lang w:eastAsia="th-TH" w:bidi="th-TH"/>
              </w:rPr>
              <w:t>2.03</w:t>
            </w:r>
          </w:p>
        </w:tc>
        <w:tc>
          <w:tcPr>
            <w:tcW w:w="270" w:type="dxa"/>
            <w:tcBorders>
              <w:top w:val="nil"/>
              <w:bottom w:val="nil"/>
            </w:tcBorders>
          </w:tcPr>
          <w:p w14:paraId="44FA3662" w14:textId="77777777" w:rsidR="00481B55" w:rsidRPr="007E2410" w:rsidRDefault="00481B55" w:rsidP="00481B55">
            <w:pPr>
              <w:tabs>
                <w:tab w:val="decimal" w:pos="693"/>
              </w:tabs>
              <w:spacing w:line="240" w:lineRule="atLeast"/>
              <w:ind w:left="-18" w:right="-37"/>
              <w:rPr>
                <w:rFonts w:cs="Times New Roman"/>
                <w:sz w:val="16"/>
                <w:szCs w:val="16"/>
              </w:rPr>
            </w:pPr>
          </w:p>
        </w:tc>
        <w:tc>
          <w:tcPr>
            <w:tcW w:w="990" w:type="dxa"/>
          </w:tcPr>
          <w:p w14:paraId="4E052A83" w14:textId="045254F0" w:rsidR="00481B55" w:rsidRPr="007E2410" w:rsidRDefault="00481B55" w:rsidP="00481B55">
            <w:pPr>
              <w:tabs>
                <w:tab w:val="decimal" w:pos="789"/>
              </w:tabs>
              <w:spacing w:line="240" w:lineRule="atLeast"/>
              <w:ind w:left="-111" w:right="-110"/>
              <w:rPr>
                <w:rFonts w:cs="Times New Roman"/>
                <w:snapToGrid w:val="0"/>
                <w:sz w:val="16"/>
                <w:szCs w:val="16"/>
                <w:lang w:eastAsia="th-TH"/>
              </w:rPr>
            </w:pPr>
            <w:r w:rsidRPr="00AA6956">
              <w:rPr>
                <w:rFonts w:cs="Times New Roman"/>
                <w:snapToGrid w:val="0"/>
                <w:sz w:val="16"/>
                <w:szCs w:val="16"/>
                <w:lang w:eastAsia="th-TH" w:bidi="th-TH"/>
              </w:rPr>
              <w:t>4,459,143</w:t>
            </w:r>
          </w:p>
        </w:tc>
        <w:tc>
          <w:tcPr>
            <w:tcW w:w="270" w:type="dxa"/>
          </w:tcPr>
          <w:p w14:paraId="373CC66C" w14:textId="77777777" w:rsidR="00481B55" w:rsidRPr="007E2410" w:rsidRDefault="00481B55" w:rsidP="00481B55">
            <w:pPr>
              <w:tabs>
                <w:tab w:val="decimal" w:pos="783"/>
              </w:tabs>
              <w:spacing w:line="240" w:lineRule="atLeast"/>
              <w:ind w:right="-110"/>
              <w:rPr>
                <w:rFonts w:cs="Times New Roman"/>
                <w:snapToGrid w:val="0"/>
                <w:sz w:val="16"/>
                <w:szCs w:val="16"/>
                <w:lang w:eastAsia="th-TH"/>
              </w:rPr>
            </w:pPr>
          </w:p>
        </w:tc>
        <w:tc>
          <w:tcPr>
            <w:tcW w:w="900" w:type="dxa"/>
          </w:tcPr>
          <w:p w14:paraId="3194E71D" w14:textId="0F478F75" w:rsidR="00481B55" w:rsidRPr="007E2410" w:rsidRDefault="00481B55" w:rsidP="00481B55">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104,078</w:t>
            </w:r>
          </w:p>
        </w:tc>
        <w:tc>
          <w:tcPr>
            <w:tcW w:w="990" w:type="dxa"/>
          </w:tcPr>
          <w:p w14:paraId="33CA7715" w14:textId="7705811A" w:rsidR="00481B55" w:rsidRPr="007E2410" w:rsidRDefault="00481B55" w:rsidP="00481B55">
            <w:pPr>
              <w:tabs>
                <w:tab w:val="decimal" w:pos="548"/>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2.33</w:t>
            </w:r>
          </w:p>
        </w:tc>
      </w:tr>
      <w:tr w:rsidR="00481B55" w:rsidRPr="00F24EAF" w14:paraId="5B010B57" w14:textId="77777777" w:rsidTr="008D2489">
        <w:trPr>
          <w:trHeight w:val="139"/>
        </w:trPr>
        <w:tc>
          <w:tcPr>
            <w:tcW w:w="2628" w:type="dxa"/>
          </w:tcPr>
          <w:p w14:paraId="3A67789D" w14:textId="77777777" w:rsidR="00481B55" w:rsidRPr="00F24EAF" w:rsidRDefault="00481B55" w:rsidP="00481B55">
            <w:pPr>
              <w:tabs>
                <w:tab w:val="left" w:pos="356"/>
              </w:tabs>
              <w:spacing w:line="240" w:lineRule="atLeast"/>
              <w:ind w:right="9"/>
              <w:rPr>
                <w:rFonts w:cs="Times New Roman"/>
                <w:sz w:val="16"/>
                <w:szCs w:val="16"/>
              </w:rPr>
            </w:pPr>
            <w:r w:rsidRPr="00F24EAF">
              <w:rPr>
                <w:rFonts w:cs="Times New Roman"/>
                <w:sz w:val="16"/>
                <w:szCs w:val="16"/>
              </w:rPr>
              <w:t>Loans to customers</w:t>
            </w:r>
          </w:p>
        </w:tc>
        <w:tc>
          <w:tcPr>
            <w:tcW w:w="990" w:type="dxa"/>
            <w:tcBorders>
              <w:top w:val="nil"/>
              <w:bottom w:val="single" w:sz="4" w:space="0" w:color="auto"/>
            </w:tcBorders>
          </w:tcPr>
          <w:p w14:paraId="2E8AFAAD" w14:textId="5B676CD3" w:rsidR="00481B55" w:rsidRPr="00AA6956" w:rsidRDefault="00DC5DC8" w:rsidP="00AA6956">
            <w:pPr>
              <w:tabs>
                <w:tab w:val="decimal" w:pos="790"/>
              </w:tabs>
              <w:spacing w:line="240" w:lineRule="atLeast"/>
              <w:ind w:left="-111" w:right="-110"/>
              <w:rPr>
                <w:snapToGrid w:val="0"/>
                <w:sz w:val="16"/>
                <w:szCs w:val="16"/>
                <w:lang w:eastAsia="th-TH"/>
              </w:rPr>
            </w:pPr>
            <w:r w:rsidRPr="007E2410">
              <w:rPr>
                <w:rFonts w:cs="Times New Roman"/>
                <w:snapToGrid w:val="0"/>
                <w:sz w:val="16"/>
                <w:szCs w:val="16"/>
                <w:lang w:eastAsia="th-TH"/>
              </w:rPr>
              <w:t>16</w:t>
            </w:r>
            <w:r w:rsidR="000B7C2D">
              <w:rPr>
                <w:rFonts w:cs="Times New Roman"/>
                <w:snapToGrid w:val="0"/>
                <w:sz w:val="16"/>
                <w:szCs w:val="16"/>
                <w:lang w:eastAsia="th-TH"/>
              </w:rPr>
              <w:t>6,487,885</w:t>
            </w:r>
          </w:p>
        </w:tc>
        <w:tc>
          <w:tcPr>
            <w:tcW w:w="270" w:type="dxa"/>
            <w:tcBorders>
              <w:top w:val="nil"/>
              <w:bottom w:val="nil"/>
            </w:tcBorders>
          </w:tcPr>
          <w:p w14:paraId="24BF77F2" w14:textId="77777777" w:rsidR="00481B55" w:rsidRPr="007E2410" w:rsidRDefault="00481B55" w:rsidP="00481B55">
            <w:pPr>
              <w:tabs>
                <w:tab w:val="decimal" w:pos="783"/>
              </w:tabs>
              <w:spacing w:line="240" w:lineRule="atLeast"/>
              <w:ind w:right="-110"/>
              <w:rPr>
                <w:rFonts w:cs="Times New Roman"/>
                <w:snapToGrid w:val="0"/>
                <w:sz w:val="16"/>
                <w:szCs w:val="16"/>
                <w:highlight w:val="cyan"/>
                <w:lang w:eastAsia="th-TH"/>
              </w:rPr>
            </w:pPr>
          </w:p>
        </w:tc>
        <w:tc>
          <w:tcPr>
            <w:tcW w:w="900" w:type="dxa"/>
            <w:tcBorders>
              <w:top w:val="nil"/>
              <w:bottom w:val="single" w:sz="4" w:space="0" w:color="auto"/>
            </w:tcBorders>
          </w:tcPr>
          <w:p w14:paraId="60694220" w14:textId="57CB5DCC" w:rsidR="00481B55" w:rsidRPr="007E2410" w:rsidRDefault="00DC5DC8" w:rsidP="00481B55">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8,774,563</w:t>
            </w:r>
          </w:p>
        </w:tc>
        <w:tc>
          <w:tcPr>
            <w:tcW w:w="990" w:type="dxa"/>
          </w:tcPr>
          <w:p w14:paraId="34FFCE6E" w14:textId="29C6C07B" w:rsidR="00481B55" w:rsidRPr="007E2410" w:rsidRDefault="00DC5DC8" w:rsidP="00AA6956">
            <w:pPr>
              <w:tabs>
                <w:tab w:val="decimal" w:pos="548"/>
              </w:tabs>
              <w:spacing w:line="240" w:lineRule="atLeast"/>
              <w:ind w:right="-110"/>
              <w:rPr>
                <w:rFonts w:cs="Times New Roman"/>
                <w:snapToGrid w:val="0"/>
                <w:sz w:val="16"/>
                <w:szCs w:val="16"/>
                <w:lang w:eastAsia="th-TH" w:bidi="th-TH"/>
              </w:rPr>
            </w:pPr>
            <w:r w:rsidRPr="007E2410">
              <w:rPr>
                <w:rFonts w:cs="Times New Roman"/>
                <w:snapToGrid w:val="0"/>
                <w:sz w:val="16"/>
                <w:szCs w:val="16"/>
                <w:lang w:eastAsia="th-TH" w:bidi="th-TH"/>
              </w:rPr>
              <w:t>10.5</w:t>
            </w:r>
            <w:r w:rsidR="00A8304A">
              <w:rPr>
                <w:rFonts w:cs="Times New Roman"/>
                <w:snapToGrid w:val="0"/>
                <w:sz w:val="16"/>
                <w:szCs w:val="16"/>
                <w:lang w:eastAsia="th-TH" w:bidi="th-TH"/>
              </w:rPr>
              <w:t>4</w:t>
            </w:r>
          </w:p>
        </w:tc>
        <w:tc>
          <w:tcPr>
            <w:tcW w:w="270" w:type="dxa"/>
            <w:tcBorders>
              <w:top w:val="nil"/>
              <w:bottom w:val="nil"/>
            </w:tcBorders>
          </w:tcPr>
          <w:p w14:paraId="549F2222" w14:textId="77777777" w:rsidR="00481B55" w:rsidRPr="007E2410" w:rsidRDefault="00481B55" w:rsidP="00481B55">
            <w:pPr>
              <w:tabs>
                <w:tab w:val="decimal" w:pos="693"/>
              </w:tabs>
              <w:spacing w:line="240" w:lineRule="atLeast"/>
              <w:ind w:left="-18" w:right="-37"/>
              <w:rPr>
                <w:rFonts w:cs="Times New Roman"/>
                <w:sz w:val="16"/>
                <w:szCs w:val="16"/>
              </w:rPr>
            </w:pPr>
          </w:p>
        </w:tc>
        <w:tc>
          <w:tcPr>
            <w:tcW w:w="990" w:type="dxa"/>
            <w:tcBorders>
              <w:bottom w:val="nil"/>
            </w:tcBorders>
          </w:tcPr>
          <w:p w14:paraId="77ED59D3" w14:textId="341B5489" w:rsidR="00481B55" w:rsidRPr="007E2410" w:rsidRDefault="00481B55" w:rsidP="00481B55">
            <w:pPr>
              <w:tabs>
                <w:tab w:val="decimal" w:pos="789"/>
              </w:tabs>
              <w:spacing w:line="240" w:lineRule="atLeast"/>
              <w:ind w:left="-111" w:right="-110"/>
              <w:rPr>
                <w:rFonts w:cs="Times New Roman"/>
                <w:snapToGrid w:val="0"/>
                <w:sz w:val="16"/>
                <w:szCs w:val="16"/>
                <w:lang w:eastAsia="th-TH"/>
              </w:rPr>
            </w:pPr>
            <w:r w:rsidRPr="007E2410">
              <w:rPr>
                <w:rFonts w:cs="Times New Roman"/>
                <w:snapToGrid w:val="0"/>
                <w:sz w:val="16"/>
                <w:szCs w:val="16"/>
                <w:lang w:eastAsia="th-TH"/>
              </w:rPr>
              <w:t>152,428,812</w:t>
            </w:r>
          </w:p>
        </w:tc>
        <w:tc>
          <w:tcPr>
            <w:tcW w:w="270" w:type="dxa"/>
            <w:tcBorders>
              <w:bottom w:val="nil"/>
            </w:tcBorders>
          </w:tcPr>
          <w:p w14:paraId="679BEDEF" w14:textId="77777777" w:rsidR="00481B55" w:rsidRPr="007E2410" w:rsidRDefault="00481B55" w:rsidP="00481B55">
            <w:pPr>
              <w:tabs>
                <w:tab w:val="decimal" w:pos="783"/>
              </w:tabs>
              <w:spacing w:line="240" w:lineRule="atLeast"/>
              <w:ind w:right="-110"/>
              <w:rPr>
                <w:rFonts w:cs="Times New Roman"/>
                <w:snapToGrid w:val="0"/>
                <w:sz w:val="16"/>
                <w:szCs w:val="16"/>
                <w:lang w:eastAsia="th-TH"/>
              </w:rPr>
            </w:pPr>
          </w:p>
        </w:tc>
        <w:tc>
          <w:tcPr>
            <w:tcW w:w="900" w:type="dxa"/>
            <w:tcBorders>
              <w:bottom w:val="nil"/>
            </w:tcBorders>
          </w:tcPr>
          <w:p w14:paraId="6403D472" w14:textId="294F2F72" w:rsidR="00481B55" w:rsidRPr="007E2410" w:rsidRDefault="00481B55" w:rsidP="00481B55">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17,635,713</w:t>
            </w:r>
          </w:p>
        </w:tc>
        <w:tc>
          <w:tcPr>
            <w:tcW w:w="990" w:type="dxa"/>
            <w:tcBorders>
              <w:bottom w:val="nil"/>
            </w:tcBorders>
          </w:tcPr>
          <w:p w14:paraId="6FB056DB" w14:textId="5A1EC281" w:rsidR="00481B55" w:rsidRPr="007E2410" w:rsidRDefault="00481B55" w:rsidP="00481B55">
            <w:pPr>
              <w:tabs>
                <w:tab w:val="decimal" w:pos="548"/>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11.57</w:t>
            </w:r>
          </w:p>
        </w:tc>
      </w:tr>
      <w:tr w:rsidR="00481B55" w:rsidRPr="00F24EAF" w14:paraId="65962D2A" w14:textId="77777777" w:rsidTr="008D2489">
        <w:trPr>
          <w:trHeight w:val="20"/>
        </w:trPr>
        <w:tc>
          <w:tcPr>
            <w:tcW w:w="2628" w:type="dxa"/>
          </w:tcPr>
          <w:p w14:paraId="521CFC38" w14:textId="77777777" w:rsidR="00481B55" w:rsidRPr="00F24EAF" w:rsidRDefault="00481B55" w:rsidP="00481B55">
            <w:pPr>
              <w:spacing w:line="240" w:lineRule="atLeast"/>
              <w:ind w:right="-81"/>
              <w:rPr>
                <w:rFonts w:cs="Times New Roman"/>
                <w:b/>
                <w:bCs/>
                <w:color w:val="000000"/>
                <w:sz w:val="16"/>
                <w:szCs w:val="16"/>
              </w:rPr>
            </w:pPr>
            <w:r w:rsidRPr="00F24EAF">
              <w:rPr>
                <w:rFonts w:cs="Times New Roman"/>
                <w:b/>
                <w:bCs/>
                <w:color w:val="000000"/>
                <w:sz w:val="16"/>
                <w:szCs w:val="16"/>
              </w:rPr>
              <w:t>Total</w:t>
            </w:r>
          </w:p>
        </w:tc>
        <w:tc>
          <w:tcPr>
            <w:tcW w:w="990" w:type="dxa"/>
            <w:tcBorders>
              <w:top w:val="single" w:sz="4" w:space="0" w:color="auto"/>
              <w:bottom w:val="double" w:sz="4" w:space="0" w:color="auto"/>
            </w:tcBorders>
          </w:tcPr>
          <w:p w14:paraId="3D04D499" w14:textId="48D302C1" w:rsidR="00481B55" w:rsidRPr="00AA6956" w:rsidRDefault="00DC5DC8" w:rsidP="00AA6956">
            <w:pPr>
              <w:tabs>
                <w:tab w:val="decimal" w:pos="790"/>
              </w:tabs>
              <w:spacing w:line="240" w:lineRule="atLeast"/>
              <w:ind w:left="-111" w:right="-110"/>
              <w:rPr>
                <w:b/>
                <w:bCs/>
                <w:snapToGrid w:val="0"/>
                <w:sz w:val="16"/>
                <w:szCs w:val="16"/>
                <w:lang w:eastAsia="th-TH" w:bidi="th-TH"/>
              </w:rPr>
            </w:pPr>
            <w:r w:rsidRPr="00AA6956">
              <w:rPr>
                <w:b/>
                <w:bCs/>
                <w:snapToGrid w:val="0"/>
                <w:sz w:val="16"/>
                <w:szCs w:val="16"/>
                <w:lang w:eastAsia="th-TH"/>
              </w:rPr>
              <w:t>18</w:t>
            </w:r>
            <w:r w:rsidR="00921FF2" w:rsidRPr="00AA6956">
              <w:rPr>
                <w:b/>
                <w:bCs/>
                <w:snapToGrid w:val="0"/>
                <w:sz w:val="16"/>
                <w:szCs w:val="16"/>
                <w:lang w:eastAsia="th-TH"/>
              </w:rPr>
              <w:t>3,831,236</w:t>
            </w:r>
          </w:p>
        </w:tc>
        <w:tc>
          <w:tcPr>
            <w:tcW w:w="270" w:type="dxa"/>
            <w:tcBorders>
              <w:top w:val="nil"/>
            </w:tcBorders>
          </w:tcPr>
          <w:p w14:paraId="7D5CCCC4" w14:textId="77777777" w:rsidR="00481B55" w:rsidRPr="007E2410" w:rsidRDefault="00481B55" w:rsidP="00481B55">
            <w:pPr>
              <w:tabs>
                <w:tab w:val="decimal" w:pos="783"/>
              </w:tabs>
              <w:spacing w:line="240" w:lineRule="atLeast"/>
              <w:ind w:right="-110"/>
              <w:rPr>
                <w:rFonts w:cs="Times New Roman"/>
                <w:b/>
                <w:bCs/>
                <w:snapToGrid w:val="0"/>
                <w:sz w:val="16"/>
                <w:szCs w:val="16"/>
                <w:highlight w:val="cyan"/>
                <w:lang w:eastAsia="th-TH"/>
              </w:rPr>
            </w:pPr>
          </w:p>
        </w:tc>
        <w:tc>
          <w:tcPr>
            <w:tcW w:w="900" w:type="dxa"/>
            <w:tcBorders>
              <w:top w:val="single" w:sz="4" w:space="0" w:color="auto"/>
              <w:bottom w:val="double" w:sz="4" w:space="0" w:color="auto"/>
            </w:tcBorders>
          </w:tcPr>
          <w:p w14:paraId="6C287D93" w14:textId="621D784F" w:rsidR="00481B55" w:rsidRPr="007E2410" w:rsidRDefault="00DC5DC8" w:rsidP="00481B55">
            <w:pPr>
              <w:tabs>
                <w:tab w:val="decimal" w:pos="735"/>
              </w:tabs>
              <w:spacing w:line="240" w:lineRule="atLeast"/>
              <w:ind w:right="-110"/>
              <w:rPr>
                <w:rFonts w:cs="Times New Roman"/>
                <w:b/>
                <w:bCs/>
                <w:snapToGrid w:val="0"/>
                <w:sz w:val="16"/>
                <w:szCs w:val="16"/>
                <w:cs/>
                <w:lang w:eastAsia="th-TH" w:bidi="th-TH"/>
              </w:rPr>
            </w:pPr>
            <w:r w:rsidRPr="00AA6956">
              <w:rPr>
                <w:rFonts w:cs="Times New Roman"/>
                <w:b/>
                <w:bCs/>
                <w:snapToGrid w:val="0"/>
                <w:sz w:val="16"/>
                <w:szCs w:val="16"/>
                <w:cs/>
                <w:lang w:eastAsia="th-TH" w:bidi="th-TH"/>
              </w:rPr>
              <w:t>8</w:t>
            </w:r>
            <w:r w:rsidRPr="007E2410">
              <w:rPr>
                <w:rFonts w:cs="Times New Roman"/>
                <w:b/>
                <w:bCs/>
                <w:snapToGrid w:val="0"/>
                <w:sz w:val="16"/>
                <w:szCs w:val="16"/>
                <w:lang w:eastAsia="th-TH" w:bidi="th-TH"/>
              </w:rPr>
              <w:t>,</w:t>
            </w:r>
            <w:r w:rsidRPr="00AA6956">
              <w:rPr>
                <w:rFonts w:cs="Times New Roman"/>
                <w:b/>
                <w:bCs/>
                <w:snapToGrid w:val="0"/>
                <w:sz w:val="16"/>
                <w:szCs w:val="16"/>
                <w:cs/>
                <w:lang w:eastAsia="th-TH" w:bidi="th-TH"/>
              </w:rPr>
              <w:t>961</w:t>
            </w:r>
            <w:r w:rsidRPr="007E2410">
              <w:rPr>
                <w:rFonts w:cs="Times New Roman"/>
                <w:b/>
                <w:bCs/>
                <w:snapToGrid w:val="0"/>
                <w:sz w:val="16"/>
                <w:szCs w:val="16"/>
                <w:lang w:eastAsia="th-TH" w:bidi="th-TH"/>
              </w:rPr>
              <w:t>,</w:t>
            </w:r>
            <w:r w:rsidRPr="00AA6956">
              <w:rPr>
                <w:rFonts w:cs="Times New Roman"/>
                <w:b/>
                <w:bCs/>
                <w:snapToGrid w:val="0"/>
                <w:sz w:val="16"/>
                <w:szCs w:val="16"/>
                <w:cs/>
                <w:lang w:eastAsia="th-TH" w:bidi="th-TH"/>
              </w:rPr>
              <w:t>33</w:t>
            </w:r>
            <w:r w:rsidR="00421FC7">
              <w:rPr>
                <w:rFonts w:cs="Times New Roman"/>
                <w:b/>
                <w:bCs/>
                <w:snapToGrid w:val="0"/>
                <w:sz w:val="16"/>
                <w:szCs w:val="16"/>
                <w:lang w:eastAsia="th-TH" w:bidi="th-TH"/>
              </w:rPr>
              <w:t>1</w:t>
            </w:r>
          </w:p>
        </w:tc>
        <w:tc>
          <w:tcPr>
            <w:tcW w:w="990" w:type="dxa"/>
          </w:tcPr>
          <w:p w14:paraId="3D4B386F" w14:textId="77777777" w:rsidR="00481B55" w:rsidRPr="007E2410" w:rsidRDefault="00481B55" w:rsidP="00481B55">
            <w:pPr>
              <w:tabs>
                <w:tab w:val="decimal" w:pos="735"/>
              </w:tabs>
              <w:spacing w:line="240" w:lineRule="atLeast"/>
              <w:ind w:right="-110"/>
              <w:rPr>
                <w:rFonts w:cs="Times New Roman"/>
                <w:snapToGrid w:val="0"/>
                <w:sz w:val="16"/>
                <w:szCs w:val="16"/>
                <w:lang w:eastAsia="th-TH"/>
              </w:rPr>
            </w:pPr>
          </w:p>
        </w:tc>
        <w:tc>
          <w:tcPr>
            <w:tcW w:w="270" w:type="dxa"/>
            <w:tcBorders>
              <w:top w:val="nil"/>
              <w:bottom w:val="nil"/>
            </w:tcBorders>
          </w:tcPr>
          <w:p w14:paraId="09C0DA63" w14:textId="77777777" w:rsidR="00481B55" w:rsidRPr="007E2410" w:rsidRDefault="00481B55" w:rsidP="00481B55">
            <w:pPr>
              <w:spacing w:line="240" w:lineRule="atLeast"/>
              <w:ind w:right="-81"/>
              <w:rPr>
                <w:rFonts w:cs="Times New Roman"/>
                <w:b/>
                <w:bCs/>
                <w:color w:val="000000"/>
                <w:sz w:val="16"/>
                <w:szCs w:val="16"/>
              </w:rPr>
            </w:pPr>
          </w:p>
        </w:tc>
        <w:tc>
          <w:tcPr>
            <w:tcW w:w="990" w:type="dxa"/>
            <w:tcBorders>
              <w:top w:val="single" w:sz="4" w:space="0" w:color="auto"/>
              <w:bottom w:val="double" w:sz="4" w:space="0" w:color="auto"/>
            </w:tcBorders>
          </w:tcPr>
          <w:p w14:paraId="4686B632" w14:textId="71ADF754" w:rsidR="00481B55" w:rsidRPr="007E2410" w:rsidRDefault="00481B55" w:rsidP="00481B55">
            <w:pPr>
              <w:tabs>
                <w:tab w:val="decimal" w:pos="789"/>
              </w:tabs>
              <w:spacing w:line="240" w:lineRule="atLeast"/>
              <w:ind w:left="-111" w:right="-110"/>
              <w:rPr>
                <w:rFonts w:cs="Times New Roman"/>
                <w:b/>
                <w:bCs/>
                <w:snapToGrid w:val="0"/>
                <w:sz w:val="16"/>
                <w:szCs w:val="16"/>
                <w:lang w:eastAsia="th-TH"/>
              </w:rPr>
            </w:pPr>
            <w:r w:rsidRPr="007E2410">
              <w:rPr>
                <w:rFonts w:cs="Times New Roman"/>
                <w:b/>
                <w:bCs/>
                <w:snapToGrid w:val="0"/>
                <w:sz w:val="16"/>
                <w:szCs w:val="16"/>
                <w:lang w:eastAsia="th-TH"/>
              </w:rPr>
              <w:t>171,356,713</w:t>
            </w:r>
          </w:p>
        </w:tc>
        <w:tc>
          <w:tcPr>
            <w:tcW w:w="270" w:type="dxa"/>
          </w:tcPr>
          <w:p w14:paraId="390878C7" w14:textId="77777777" w:rsidR="00481B55" w:rsidRPr="007E2410" w:rsidRDefault="00481B55" w:rsidP="00481B55">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tcPr>
          <w:p w14:paraId="150E3141" w14:textId="36FAD06D" w:rsidR="00481B55" w:rsidRPr="007E2410" w:rsidRDefault="00481B55" w:rsidP="00481B55">
            <w:pPr>
              <w:tabs>
                <w:tab w:val="decimal" w:pos="735"/>
              </w:tabs>
              <w:spacing w:line="240" w:lineRule="atLeast"/>
              <w:ind w:right="-110"/>
              <w:rPr>
                <w:rFonts w:cs="Times New Roman"/>
                <w:b/>
                <w:bCs/>
                <w:snapToGrid w:val="0"/>
                <w:sz w:val="16"/>
                <w:szCs w:val="16"/>
                <w:lang w:eastAsia="th-TH"/>
              </w:rPr>
            </w:pPr>
            <w:r w:rsidRPr="007E2410">
              <w:rPr>
                <w:rFonts w:cs="Times New Roman"/>
                <w:b/>
                <w:bCs/>
                <w:snapToGrid w:val="0"/>
                <w:sz w:val="16"/>
                <w:szCs w:val="16"/>
                <w:cs/>
                <w:lang w:eastAsia="th-TH" w:bidi="th-TH"/>
              </w:rPr>
              <w:t>18</w:t>
            </w:r>
            <w:r w:rsidRPr="007E2410">
              <w:rPr>
                <w:rFonts w:cs="Times New Roman"/>
                <w:b/>
                <w:bCs/>
                <w:snapToGrid w:val="0"/>
                <w:sz w:val="16"/>
                <w:szCs w:val="16"/>
                <w:lang w:eastAsia="th-TH"/>
              </w:rPr>
              <w:t>,</w:t>
            </w:r>
            <w:r w:rsidRPr="007E2410">
              <w:rPr>
                <w:rFonts w:cs="Times New Roman"/>
                <w:b/>
                <w:bCs/>
                <w:snapToGrid w:val="0"/>
                <w:sz w:val="16"/>
                <w:szCs w:val="16"/>
                <w:lang w:eastAsia="th-TH" w:bidi="th-TH"/>
              </w:rPr>
              <w:t>136,356</w:t>
            </w:r>
          </w:p>
        </w:tc>
        <w:tc>
          <w:tcPr>
            <w:tcW w:w="990" w:type="dxa"/>
          </w:tcPr>
          <w:p w14:paraId="5862E91F" w14:textId="77777777" w:rsidR="00481B55" w:rsidRPr="007E2410" w:rsidRDefault="00481B55" w:rsidP="00481B55">
            <w:pPr>
              <w:tabs>
                <w:tab w:val="decimal" w:pos="548"/>
              </w:tabs>
              <w:spacing w:line="240" w:lineRule="atLeast"/>
              <w:ind w:right="-110"/>
              <w:rPr>
                <w:rFonts w:cs="Times New Roman"/>
                <w:b/>
                <w:bCs/>
                <w:snapToGrid w:val="0"/>
                <w:sz w:val="16"/>
                <w:szCs w:val="16"/>
                <w:lang w:eastAsia="th-TH"/>
              </w:rPr>
            </w:pPr>
          </w:p>
        </w:tc>
      </w:tr>
      <w:tr w:rsidR="00481B55" w:rsidRPr="00F24EAF" w14:paraId="6C8ED8FA" w14:textId="77777777" w:rsidTr="008D2489">
        <w:trPr>
          <w:trHeight w:val="139"/>
        </w:trPr>
        <w:tc>
          <w:tcPr>
            <w:tcW w:w="2628" w:type="dxa"/>
          </w:tcPr>
          <w:p w14:paraId="4D4F9B78" w14:textId="77777777" w:rsidR="00481B55" w:rsidRPr="00F24EAF" w:rsidRDefault="00481B55" w:rsidP="00481B55">
            <w:pPr>
              <w:spacing w:line="240" w:lineRule="atLeast"/>
              <w:ind w:right="-81"/>
              <w:rPr>
                <w:rFonts w:cs="Times New Roman"/>
                <w:color w:val="000000"/>
                <w:sz w:val="16"/>
                <w:szCs w:val="16"/>
              </w:rPr>
            </w:pPr>
          </w:p>
        </w:tc>
        <w:tc>
          <w:tcPr>
            <w:tcW w:w="990" w:type="dxa"/>
            <w:tcBorders>
              <w:top w:val="double" w:sz="4" w:space="0" w:color="auto"/>
            </w:tcBorders>
          </w:tcPr>
          <w:p w14:paraId="020C2410" w14:textId="77777777" w:rsidR="00481B55" w:rsidRPr="007E2410" w:rsidRDefault="00481B55" w:rsidP="00481B55">
            <w:pPr>
              <w:tabs>
                <w:tab w:val="decimal" w:pos="790"/>
              </w:tabs>
              <w:spacing w:line="240" w:lineRule="atLeast"/>
              <w:ind w:right="-110"/>
              <w:rPr>
                <w:rFonts w:cs="Times New Roman"/>
                <w:snapToGrid w:val="0"/>
                <w:sz w:val="16"/>
                <w:szCs w:val="16"/>
                <w:lang w:eastAsia="th-TH"/>
              </w:rPr>
            </w:pPr>
          </w:p>
        </w:tc>
        <w:tc>
          <w:tcPr>
            <w:tcW w:w="270" w:type="dxa"/>
          </w:tcPr>
          <w:p w14:paraId="26D028A5" w14:textId="77777777" w:rsidR="00481B55" w:rsidRPr="007E2410" w:rsidRDefault="00481B55" w:rsidP="00481B55">
            <w:pPr>
              <w:tabs>
                <w:tab w:val="decimal" w:pos="783"/>
              </w:tabs>
              <w:spacing w:line="240" w:lineRule="atLeast"/>
              <w:ind w:right="-110"/>
              <w:rPr>
                <w:rFonts w:cs="Times New Roman"/>
                <w:snapToGrid w:val="0"/>
                <w:sz w:val="16"/>
                <w:szCs w:val="16"/>
                <w:highlight w:val="cyan"/>
                <w:lang w:eastAsia="th-TH"/>
              </w:rPr>
            </w:pPr>
          </w:p>
        </w:tc>
        <w:tc>
          <w:tcPr>
            <w:tcW w:w="900" w:type="dxa"/>
            <w:tcBorders>
              <w:top w:val="double" w:sz="4" w:space="0" w:color="auto"/>
            </w:tcBorders>
          </w:tcPr>
          <w:p w14:paraId="1AB40994" w14:textId="77777777" w:rsidR="00481B55" w:rsidRPr="007E2410" w:rsidRDefault="00481B55" w:rsidP="00481B55">
            <w:pPr>
              <w:tabs>
                <w:tab w:val="decimal" w:pos="735"/>
              </w:tabs>
              <w:spacing w:line="240" w:lineRule="atLeast"/>
              <w:ind w:right="-110"/>
              <w:rPr>
                <w:rFonts w:cs="Times New Roman"/>
                <w:snapToGrid w:val="0"/>
                <w:sz w:val="16"/>
                <w:szCs w:val="16"/>
                <w:lang w:eastAsia="th-TH"/>
              </w:rPr>
            </w:pPr>
          </w:p>
        </w:tc>
        <w:tc>
          <w:tcPr>
            <w:tcW w:w="990" w:type="dxa"/>
          </w:tcPr>
          <w:p w14:paraId="3E94F9C5" w14:textId="77777777" w:rsidR="00481B55" w:rsidRPr="007E2410" w:rsidRDefault="00481B55" w:rsidP="00481B55">
            <w:pPr>
              <w:tabs>
                <w:tab w:val="decimal" w:pos="735"/>
              </w:tabs>
              <w:spacing w:line="240" w:lineRule="atLeast"/>
              <w:ind w:right="-110"/>
              <w:rPr>
                <w:rFonts w:cs="Times New Roman"/>
                <w:snapToGrid w:val="0"/>
                <w:sz w:val="16"/>
                <w:szCs w:val="16"/>
                <w:lang w:eastAsia="th-TH"/>
              </w:rPr>
            </w:pPr>
          </w:p>
        </w:tc>
        <w:tc>
          <w:tcPr>
            <w:tcW w:w="270" w:type="dxa"/>
            <w:tcBorders>
              <w:top w:val="nil"/>
              <w:bottom w:val="nil"/>
            </w:tcBorders>
          </w:tcPr>
          <w:p w14:paraId="743EE1AA" w14:textId="77777777" w:rsidR="00481B55" w:rsidRPr="007E2410" w:rsidRDefault="00481B55" w:rsidP="00481B55">
            <w:pPr>
              <w:tabs>
                <w:tab w:val="decimal" w:pos="693"/>
              </w:tabs>
              <w:spacing w:line="240" w:lineRule="atLeast"/>
              <w:ind w:left="-18" w:right="-37"/>
              <w:rPr>
                <w:rFonts w:cs="Times New Roman"/>
                <w:sz w:val="16"/>
                <w:szCs w:val="16"/>
              </w:rPr>
            </w:pPr>
          </w:p>
        </w:tc>
        <w:tc>
          <w:tcPr>
            <w:tcW w:w="990" w:type="dxa"/>
            <w:tcBorders>
              <w:top w:val="double" w:sz="4" w:space="0" w:color="auto"/>
            </w:tcBorders>
          </w:tcPr>
          <w:p w14:paraId="2B643490" w14:textId="77777777" w:rsidR="00481B55" w:rsidRPr="007E2410" w:rsidRDefault="00481B55" w:rsidP="00481B55">
            <w:pPr>
              <w:tabs>
                <w:tab w:val="decimal" w:pos="789"/>
              </w:tabs>
              <w:spacing w:line="240" w:lineRule="atLeast"/>
              <w:ind w:left="-111" w:right="-110"/>
              <w:rPr>
                <w:rFonts w:cs="Times New Roman"/>
                <w:snapToGrid w:val="0"/>
                <w:sz w:val="16"/>
                <w:szCs w:val="16"/>
                <w:lang w:eastAsia="th-TH"/>
              </w:rPr>
            </w:pPr>
          </w:p>
        </w:tc>
        <w:tc>
          <w:tcPr>
            <w:tcW w:w="270" w:type="dxa"/>
          </w:tcPr>
          <w:p w14:paraId="3E415141" w14:textId="77777777" w:rsidR="00481B55" w:rsidRPr="007E2410" w:rsidRDefault="00481B55" w:rsidP="00481B55">
            <w:pPr>
              <w:tabs>
                <w:tab w:val="decimal" w:pos="783"/>
              </w:tabs>
              <w:spacing w:line="240" w:lineRule="atLeast"/>
              <w:ind w:right="-110"/>
              <w:rPr>
                <w:rFonts w:cs="Times New Roman"/>
                <w:snapToGrid w:val="0"/>
                <w:sz w:val="16"/>
                <w:szCs w:val="16"/>
                <w:lang w:eastAsia="th-TH"/>
              </w:rPr>
            </w:pPr>
          </w:p>
        </w:tc>
        <w:tc>
          <w:tcPr>
            <w:tcW w:w="900" w:type="dxa"/>
            <w:tcBorders>
              <w:top w:val="double" w:sz="4" w:space="0" w:color="auto"/>
            </w:tcBorders>
          </w:tcPr>
          <w:p w14:paraId="6AD6F564" w14:textId="77777777" w:rsidR="00481B55" w:rsidRPr="007E2410" w:rsidRDefault="00481B55" w:rsidP="00481B55">
            <w:pPr>
              <w:tabs>
                <w:tab w:val="decimal" w:pos="735"/>
              </w:tabs>
              <w:spacing w:line="240" w:lineRule="atLeast"/>
              <w:ind w:right="-110"/>
              <w:rPr>
                <w:rFonts w:cs="Times New Roman"/>
                <w:snapToGrid w:val="0"/>
                <w:sz w:val="16"/>
                <w:szCs w:val="16"/>
                <w:lang w:eastAsia="th-TH"/>
              </w:rPr>
            </w:pPr>
          </w:p>
        </w:tc>
        <w:tc>
          <w:tcPr>
            <w:tcW w:w="990" w:type="dxa"/>
          </w:tcPr>
          <w:p w14:paraId="78338C00" w14:textId="77777777" w:rsidR="00481B55" w:rsidRPr="007E2410" w:rsidRDefault="00481B55" w:rsidP="00481B55">
            <w:pPr>
              <w:tabs>
                <w:tab w:val="decimal" w:pos="548"/>
              </w:tabs>
              <w:spacing w:line="240" w:lineRule="atLeast"/>
              <w:ind w:right="-110"/>
              <w:rPr>
                <w:rFonts w:cs="Times New Roman"/>
                <w:snapToGrid w:val="0"/>
                <w:sz w:val="16"/>
                <w:szCs w:val="16"/>
                <w:lang w:eastAsia="th-TH"/>
              </w:rPr>
            </w:pPr>
          </w:p>
        </w:tc>
      </w:tr>
      <w:tr w:rsidR="00481B55" w:rsidRPr="00F24EAF" w14:paraId="267D0D90" w14:textId="77777777" w:rsidTr="008D2489">
        <w:trPr>
          <w:trHeight w:val="139"/>
        </w:trPr>
        <w:tc>
          <w:tcPr>
            <w:tcW w:w="2628" w:type="dxa"/>
          </w:tcPr>
          <w:p w14:paraId="3F26EE20" w14:textId="7ABBA0B1" w:rsidR="00481B55" w:rsidRPr="00F24EAF" w:rsidRDefault="00481B55" w:rsidP="00481B55">
            <w:pPr>
              <w:spacing w:line="240" w:lineRule="atLeast"/>
              <w:ind w:right="-81"/>
              <w:rPr>
                <w:rFonts w:cs="Times New Roman"/>
                <w:b/>
                <w:bCs/>
                <w:i/>
                <w:iCs/>
                <w:color w:val="000000"/>
                <w:sz w:val="16"/>
                <w:szCs w:val="16"/>
              </w:rPr>
            </w:pPr>
            <w:r w:rsidRPr="00F24EAF">
              <w:rPr>
                <w:rFonts w:cs="Times New Roman"/>
                <w:b/>
                <w:bCs/>
                <w:i/>
                <w:iCs/>
                <w:color w:val="000000"/>
                <w:sz w:val="16"/>
                <w:szCs w:val="16"/>
              </w:rPr>
              <w:t>Interest-bearing financial liabilities</w:t>
            </w:r>
          </w:p>
        </w:tc>
        <w:tc>
          <w:tcPr>
            <w:tcW w:w="990" w:type="dxa"/>
          </w:tcPr>
          <w:p w14:paraId="538A0C7A" w14:textId="77777777" w:rsidR="00481B55" w:rsidRPr="007E2410" w:rsidRDefault="00481B55" w:rsidP="00481B55">
            <w:pPr>
              <w:tabs>
                <w:tab w:val="decimal" w:pos="790"/>
              </w:tabs>
              <w:spacing w:line="240" w:lineRule="atLeast"/>
              <w:ind w:right="-110"/>
              <w:rPr>
                <w:rFonts w:cs="Times New Roman"/>
                <w:snapToGrid w:val="0"/>
                <w:sz w:val="16"/>
                <w:szCs w:val="16"/>
                <w:lang w:eastAsia="th-TH"/>
              </w:rPr>
            </w:pPr>
          </w:p>
        </w:tc>
        <w:tc>
          <w:tcPr>
            <w:tcW w:w="270" w:type="dxa"/>
          </w:tcPr>
          <w:p w14:paraId="720D8FC4" w14:textId="77777777" w:rsidR="00481B55" w:rsidRPr="007E2410" w:rsidRDefault="00481B55" w:rsidP="00481B55">
            <w:pPr>
              <w:tabs>
                <w:tab w:val="decimal" w:pos="783"/>
              </w:tabs>
              <w:spacing w:line="240" w:lineRule="atLeast"/>
              <w:ind w:right="-110"/>
              <w:rPr>
                <w:rFonts w:cs="Times New Roman"/>
                <w:snapToGrid w:val="0"/>
                <w:sz w:val="16"/>
                <w:szCs w:val="16"/>
                <w:highlight w:val="cyan"/>
                <w:lang w:eastAsia="th-TH"/>
              </w:rPr>
            </w:pPr>
          </w:p>
        </w:tc>
        <w:tc>
          <w:tcPr>
            <w:tcW w:w="900" w:type="dxa"/>
          </w:tcPr>
          <w:p w14:paraId="0D513E2E" w14:textId="77777777" w:rsidR="00481B55" w:rsidRPr="007E2410" w:rsidRDefault="00481B55" w:rsidP="00481B55">
            <w:pPr>
              <w:tabs>
                <w:tab w:val="decimal" w:pos="735"/>
              </w:tabs>
              <w:spacing w:line="240" w:lineRule="atLeast"/>
              <w:ind w:right="-110"/>
              <w:rPr>
                <w:rFonts w:cs="Times New Roman"/>
                <w:snapToGrid w:val="0"/>
                <w:sz w:val="16"/>
                <w:szCs w:val="16"/>
                <w:lang w:eastAsia="th-TH"/>
              </w:rPr>
            </w:pPr>
          </w:p>
        </w:tc>
        <w:tc>
          <w:tcPr>
            <w:tcW w:w="990" w:type="dxa"/>
          </w:tcPr>
          <w:p w14:paraId="09DC39ED" w14:textId="77777777" w:rsidR="00481B55" w:rsidRPr="007E2410" w:rsidRDefault="00481B55" w:rsidP="00481B55">
            <w:pPr>
              <w:tabs>
                <w:tab w:val="decimal" w:pos="735"/>
              </w:tabs>
              <w:spacing w:line="240" w:lineRule="atLeast"/>
              <w:ind w:right="-110"/>
              <w:rPr>
                <w:rFonts w:cs="Times New Roman"/>
                <w:snapToGrid w:val="0"/>
                <w:sz w:val="16"/>
                <w:szCs w:val="16"/>
                <w:lang w:eastAsia="th-TH"/>
              </w:rPr>
            </w:pPr>
          </w:p>
        </w:tc>
        <w:tc>
          <w:tcPr>
            <w:tcW w:w="270" w:type="dxa"/>
            <w:tcBorders>
              <w:top w:val="nil"/>
              <w:bottom w:val="nil"/>
            </w:tcBorders>
          </w:tcPr>
          <w:p w14:paraId="60A6EAC6" w14:textId="77777777" w:rsidR="00481B55" w:rsidRPr="007E2410" w:rsidRDefault="00481B55" w:rsidP="00481B55">
            <w:pPr>
              <w:tabs>
                <w:tab w:val="decimal" w:pos="693"/>
              </w:tabs>
              <w:spacing w:line="240" w:lineRule="atLeast"/>
              <w:ind w:left="-18" w:right="-37"/>
              <w:rPr>
                <w:rFonts w:cs="Times New Roman"/>
                <w:sz w:val="16"/>
                <w:szCs w:val="16"/>
              </w:rPr>
            </w:pPr>
          </w:p>
        </w:tc>
        <w:tc>
          <w:tcPr>
            <w:tcW w:w="990" w:type="dxa"/>
          </w:tcPr>
          <w:p w14:paraId="7E89A3AD" w14:textId="77777777" w:rsidR="00481B55" w:rsidRPr="007E2410" w:rsidRDefault="00481B55" w:rsidP="00481B55">
            <w:pPr>
              <w:tabs>
                <w:tab w:val="decimal" w:pos="789"/>
              </w:tabs>
              <w:spacing w:line="240" w:lineRule="atLeast"/>
              <w:ind w:left="-111" w:right="-110"/>
              <w:rPr>
                <w:rFonts w:cs="Times New Roman"/>
                <w:snapToGrid w:val="0"/>
                <w:sz w:val="16"/>
                <w:szCs w:val="16"/>
                <w:lang w:eastAsia="th-TH"/>
              </w:rPr>
            </w:pPr>
          </w:p>
        </w:tc>
        <w:tc>
          <w:tcPr>
            <w:tcW w:w="270" w:type="dxa"/>
          </w:tcPr>
          <w:p w14:paraId="01592208" w14:textId="77777777" w:rsidR="00481B55" w:rsidRPr="007E2410" w:rsidRDefault="00481B55" w:rsidP="00481B55">
            <w:pPr>
              <w:tabs>
                <w:tab w:val="decimal" w:pos="783"/>
              </w:tabs>
              <w:spacing w:line="240" w:lineRule="atLeast"/>
              <w:ind w:right="-110"/>
              <w:rPr>
                <w:rFonts w:cs="Times New Roman"/>
                <w:snapToGrid w:val="0"/>
                <w:sz w:val="16"/>
                <w:szCs w:val="16"/>
                <w:lang w:eastAsia="th-TH"/>
              </w:rPr>
            </w:pPr>
          </w:p>
        </w:tc>
        <w:tc>
          <w:tcPr>
            <w:tcW w:w="900" w:type="dxa"/>
          </w:tcPr>
          <w:p w14:paraId="537B3BE3" w14:textId="77777777" w:rsidR="00481B55" w:rsidRPr="007E2410" w:rsidRDefault="00481B55" w:rsidP="00481B55">
            <w:pPr>
              <w:tabs>
                <w:tab w:val="decimal" w:pos="735"/>
              </w:tabs>
              <w:spacing w:line="240" w:lineRule="atLeast"/>
              <w:ind w:right="-110"/>
              <w:rPr>
                <w:rFonts w:cs="Times New Roman"/>
                <w:snapToGrid w:val="0"/>
                <w:sz w:val="16"/>
                <w:szCs w:val="16"/>
                <w:lang w:eastAsia="th-TH"/>
              </w:rPr>
            </w:pPr>
          </w:p>
        </w:tc>
        <w:tc>
          <w:tcPr>
            <w:tcW w:w="990" w:type="dxa"/>
          </w:tcPr>
          <w:p w14:paraId="7ABFADD7" w14:textId="77777777" w:rsidR="00481B55" w:rsidRPr="007E2410" w:rsidRDefault="00481B55" w:rsidP="00481B55">
            <w:pPr>
              <w:tabs>
                <w:tab w:val="decimal" w:pos="548"/>
              </w:tabs>
              <w:spacing w:line="240" w:lineRule="atLeast"/>
              <w:ind w:right="-110"/>
              <w:rPr>
                <w:rFonts w:cs="Times New Roman"/>
                <w:snapToGrid w:val="0"/>
                <w:sz w:val="16"/>
                <w:szCs w:val="16"/>
                <w:lang w:eastAsia="th-TH"/>
              </w:rPr>
            </w:pPr>
          </w:p>
        </w:tc>
      </w:tr>
      <w:tr w:rsidR="00481B55" w:rsidRPr="00F24EAF" w14:paraId="5F65D528" w14:textId="77777777" w:rsidTr="008D2489">
        <w:trPr>
          <w:trHeight w:val="139"/>
        </w:trPr>
        <w:tc>
          <w:tcPr>
            <w:tcW w:w="2628" w:type="dxa"/>
          </w:tcPr>
          <w:p w14:paraId="267E1BEA" w14:textId="77777777" w:rsidR="00481B55" w:rsidRPr="00F24EAF" w:rsidRDefault="00481B55" w:rsidP="00481B55">
            <w:pPr>
              <w:spacing w:line="240" w:lineRule="atLeast"/>
              <w:ind w:right="-81"/>
              <w:rPr>
                <w:rFonts w:cs="Times New Roman"/>
                <w:color w:val="000000"/>
                <w:sz w:val="16"/>
                <w:szCs w:val="16"/>
              </w:rPr>
            </w:pPr>
            <w:r w:rsidRPr="00F24EAF">
              <w:rPr>
                <w:rFonts w:cs="Times New Roman"/>
                <w:color w:val="000000"/>
                <w:sz w:val="16"/>
                <w:szCs w:val="16"/>
              </w:rPr>
              <w:t>Deposits</w:t>
            </w:r>
          </w:p>
        </w:tc>
        <w:tc>
          <w:tcPr>
            <w:tcW w:w="990" w:type="dxa"/>
          </w:tcPr>
          <w:p w14:paraId="4F01A83D" w14:textId="1F9D5282" w:rsidR="00481B55" w:rsidRPr="007E2410" w:rsidRDefault="00DC5DC8" w:rsidP="00481B55">
            <w:pPr>
              <w:tabs>
                <w:tab w:val="decimal" w:pos="790"/>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13</w:t>
            </w:r>
            <w:r w:rsidR="00921FF2">
              <w:rPr>
                <w:rFonts w:cs="Times New Roman"/>
                <w:snapToGrid w:val="0"/>
                <w:sz w:val="16"/>
                <w:szCs w:val="16"/>
                <w:lang w:eastAsia="th-TH"/>
              </w:rPr>
              <w:t>6,</w:t>
            </w:r>
            <w:r w:rsidR="00517EA2">
              <w:rPr>
                <w:rFonts w:cs="Times New Roman"/>
                <w:snapToGrid w:val="0"/>
                <w:sz w:val="16"/>
                <w:szCs w:val="16"/>
                <w:lang w:eastAsia="th-TH"/>
              </w:rPr>
              <w:t>823,761</w:t>
            </w:r>
          </w:p>
        </w:tc>
        <w:tc>
          <w:tcPr>
            <w:tcW w:w="270" w:type="dxa"/>
            <w:tcBorders>
              <w:bottom w:val="nil"/>
            </w:tcBorders>
          </w:tcPr>
          <w:p w14:paraId="0DA009E6" w14:textId="77777777" w:rsidR="00481B55" w:rsidRPr="007E2410" w:rsidRDefault="00481B55" w:rsidP="00481B55">
            <w:pPr>
              <w:tabs>
                <w:tab w:val="decimal" w:pos="783"/>
              </w:tabs>
              <w:spacing w:line="240" w:lineRule="atLeast"/>
              <w:ind w:right="-110"/>
              <w:rPr>
                <w:rFonts w:cs="Times New Roman"/>
                <w:snapToGrid w:val="0"/>
                <w:sz w:val="16"/>
                <w:szCs w:val="16"/>
                <w:highlight w:val="cyan"/>
                <w:lang w:eastAsia="th-TH"/>
              </w:rPr>
            </w:pPr>
          </w:p>
        </w:tc>
        <w:tc>
          <w:tcPr>
            <w:tcW w:w="900" w:type="dxa"/>
          </w:tcPr>
          <w:p w14:paraId="4FA878F2" w14:textId="7172F69A" w:rsidR="00481B55" w:rsidRPr="007E2410" w:rsidRDefault="00DC5DC8" w:rsidP="00481B55">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1,659,69</w:t>
            </w:r>
            <w:r w:rsidR="00CA067E">
              <w:rPr>
                <w:rFonts w:cs="Times New Roman"/>
                <w:snapToGrid w:val="0"/>
                <w:sz w:val="16"/>
                <w:szCs w:val="16"/>
                <w:lang w:eastAsia="th-TH"/>
              </w:rPr>
              <w:t>8</w:t>
            </w:r>
          </w:p>
        </w:tc>
        <w:tc>
          <w:tcPr>
            <w:tcW w:w="990" w:type="dxa"/>
            <w:tcBorders>
              <w:bottom w:val="nil"/>
            </w:tcBorders>
          </w:tcPr>
          <w:p w14:paraId="3C7DA425" w14:textId="626B66AF" w:rsidR="00481B55" w:rsidRPr="007E2410" w:rsidRDefault="00DC5DC8" w:rsidP="00AA6956">
            <w:pPr>
              <w:tabs>
                <w:tab w:val="decimal" w:pos="548"/>
              </w:tabs>
              <w:spacing w:line="240" w:lineRule="atLeast"/>
              <w:ind w:right="-110"/>
              <w:rPr>
                <w:rFonts w:cs="Times New Roman"/>
                <w:snapToGrid w:val="0"/>
                <w:sz w:val="16"/>
                <w:szCs w:val="16"/>
                <w:lang w:eastAsia="th-TH" w:bidi="th-TH"/>
              </w:rPr>
            </w:pPr>
            <w:r w:rsidRPr="007E2410">
              <w:rPr>
                <w:rFonts w:cs="Times New Roman"/>
                <w:snapToGrid w:val="0"/>
                <w:sz w:val="16"/>
                <w:szCs w:val="16"/>
                <w:lang w:eastAsia="th-TH" w:bidi="th-TH"/>
              </w:rPr>
              <w:t>2.4</w:t>
            </w:r>
            <w:r w:rsidR="00A8304A">
              <w:rPr>
                <w:rFonts w:cs="Times New Roman"/>
                <w:snapToGrid w:val="0"/>
                <w:sz w:val="16"/>
                <w:szCs w:val="16"/>
                <w:lang w:eastAsia="th-TH" w:bidi="th-TH"/>
              </w:rPr>
              <w:t>3</w:t>
            </w:r>
          </w:p>
        </w:tc>
        <w:tc>
          <w:tcPr>
            <w:tcW w:w="270" w:type="dxa"/>
            <w:tcBorders>
              <w:top w:val="nil"/>
              <w:bottom w:val="nil"/>
            </w:tcBorders>
          </w:tcPr>
          <w:p w14:paraId="3B0EF3E3" w14:textId="77777777" w:rsidR="00481B55" w:rsidRPr="007E2410" w:rsidRDefault="00481B55" w:rsidP="00481B55">
            <w:pPr>
              <w:tabs>
                <w:tab w:val="decimal" w:pos="693"/>
              </w:tabs>
              <w:spacing w:line="240" w:lineRule="atLeast"/>
              <w:ind w:left="-18" w:right="-37"/>
              <w:rPr>
                <w:rFonts w:cs="Times New Roman"/>
                <w:sz w:val="16"/>
                <w:szCs w:val="16"/>
              </w:rPr>
            </w:pPr>
          </w:p>
        </w:tc>
        <w:tc>
          <w:tcPr>
            <w:tcW w:w="990" w:type="dxa"/>
          </w:tcPr>
          <w:p w14:paraId="47AF1A24" w14:textId="4E3DB3BB" w:rsidR="00481B55" w:rsidRPr="007E2410" w:rsidRDefault="00481B55" w:rsidP="00481B55">
            <w:pPr>
              <w:tabs>
                <w:tab w:val="decimal" w:pos="789"/>
              </w:tabs>
              <w:spacing w:line="240" w:lineRule="atLeast"/>
              <w:ind w:left="-111" w:right="-110"/>
              <w:rPr>
                <w:rFonts w:cs="Times New Roman"/>
                <w:snapToGrid w:val="0"/>
                <w:sz w:val="16"/>
                <w:szCs w:val="16"/>
                <w:lang w:eastAsia="th-TH"/>
              </w:rPr>
            </w:pPr>
            <w:r w:rsidRPr="007E2410">
              <w:rPr>
                <w:rFonts w:cs="Times New Roman"/>
                <w:snapToGrid w:val="0"/>
                <w:sz w:val="16"/>
                <w:szCs w:val="16"/>
                <w:lang w:eastAsia="th-TH"/>
              </w:rPr>
              <w:t>125,792,306</w:t>
            </w:r>
          </w:p>
        </w:tc>
        <w:tc>
          <w:tcPr>
            <w:tcW w:w="270" w:type="dxa"/>
          </w:tcPr>
          <w:p w14:paraId="238AA648" w14:textId="77777777" w:rsidR="00481B55" w:rsidRPr="007E2410" w:rsidRDefault="00481B55" w:rsidP="00481B55">
            <w:pPr>
              <w:tabs>
                <w:tab w:val="decimal" w:pos="783"/>
              </w:tabs>
              <w:spacing w:line="240" w:lineRule="atLeast"/>
              <w:ind w:right="-110"/>
              <w:rPr>
                <w:rFonts w:cs="Times New Roman"/>
                <w:snapToGrid w:val="0"/>
                <w:sz w:val="16"/>
                <w:szCs w:val="16"/>
                <w:lang w:eastAsia="th-TH"/>
              </w:rPr>
            </w:pPr>
          </w:p>
        </w:tc>
        <w:tc>
          <w:tcPr>
            <w:tcW w:w="900" w:type="dxa"/>
          </w:tcPr>
          <w:p w14:paraId="1919CB69" w14:textId="160045B6" w:rsidR="00481B55" w:rsidRPr="007E2410" w:rsidRDefault="00481B55" w:rsidP="00481B55">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3,065,891</w:t>
            </w:r>
          </w:p>
        </w:tc>
        <w:tc>
          <w:tcPr>
            <w:tcW w:w="990" w:type="dxa"/>
          </w:tcPr>
          <w:p w14:paraId="6376CB65" w14:textId="5EBA38E0" w:rsidR="00481B55" w:rsidRPr="007E2410" w:rsidRDefault="00481B55" w:rsidP="00481B55">
            <w:pPr>
              <w:tabs>
                <w:tab w:val="decimal" w:pos="548"/>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2.44</w:t>
            </w:r>
          </w:p>
        </w:tc>
      </w:tr>
      <w:tr w:rsidR="00481B55" w:rsidRPr="00F24EAF" w14:paraId="566C5390" w14:textId="77777777" w:rsidTr="008D2489">
        <w:trPr>
          <w:trHeight w:val="139"/>
        </w:trPr>
        <w:tc>
          <w:tcPr>
            <w:tcW w:w="2628" w:type="dxa"/>
          </w:tcPr>
          <w:p w14:paraId="60AF35D9" w14:textId="77777777" w:rsidR="00481B55" w:rsidRPr="00F24EAF" w:rsidRDefault="00481B55" w:rsidP="00481B55">
            <w:pPr>
              <w:spacing w:line="240" w:lineRule="atLeast"/>
              <w:ind w:right="-81"/>
              <w:rPr>
                <w:rFonts w:cs="Times New Roman"/>
                <w:color w:val="000000"/>
                <w:sz w:val="16"/>
                <w:szCs w:val="16"/>
              </w:rPr>
            </w:pPr>
            <w:r w:rsidRPr="00F24EAF">
              <w:rPr>
                <w:rFonts w:cs="Times New Roman"/>
                <w:color w:val="000000"/>
                <w:sz w:val="16"/>
                <w:szCs w:val="16"/>
              </w:rPr>
              <w:t>Interbank and money market items</w:t>
            </w:r>
          </w:p>
        </w:tc>
        <w:tc>
          <w:tcPr>
            <w:tcW w:w="990" w:type="dxa"/>
          </w:tcPr>
          <w:p w14:paraId="3CB1A943" w14:textId="4D4F216A" w:rsidR="00481B55" w:rsidRPr="007E2410" w:rsidRDefault="00DC5DC8" w:rsidP="00481B55">
            <w:pPr>
              <w:tabs>
                <w:tab w:val="decimal" w:pos="790"/>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19,</w:t>
            </w:r>
            <w:r w:rsidR="00517EA2">
              <w:rPr>
                <w:rFonts w:cs="Times New Roman"/>
                <w:snapToGrid w:val="0"/>
                <w:sz w:val="16"/>
                <w:szCs w:val="16"/>
                <w:lang w:eastAsia="th-TH"/>
              </w:rPr>
              <w:t>695,129</w:t>
            </w:r>
          </w:p>
        </w:tc>
        <w:tc>
          <w:tcPr>
            <w:tcW w:w="270" w:type="dxa"/>
            <w:tcBorders>
              <w:top w:val="nil"/>
              <w:bottom w:val="nil"/>
            </w:tcBorders>
          </w:tcPr>
          <w:p w14:paraId="06B74A9B" w14:textId="77777777" w:rsidR="00481B55" w:rsidRPr="007E2410" w:rsidRDefault="00481B55" w:rsidP="00481B55">
            <w:pPr>
              <w:tabs>
                <w:tab w:val="decimal" w:pos="783"/>
              </w:tabs>
              <w:spacing w:line="240" w:lineRule="atLeast"/>
              <w:ind w:right="-110"/>
              <w:rPr>
                <w:rFonts w:cs="Times New Roman"/>
                <w:snapToGrid w:val="0"/>
                <w:sz w:val="16"/>
                <w:szCs w:val="16"/>
                <w:highlight w:val="cyan"/>
                <w:lang w:eastAsia="th-TH"/>
              </w:rPr>
            </w:pPr>
          </w:p>
        </w:tc>
        <w:tc>
          <w:tcPr>
            <w:tcW w:w="900" w:type="dxa"/>
          </w:tcPr>
          <w:p w14:paraId="40B5D8ED" w14:textId="781057F9" w:rsidR="00481B55" w:rsidRPr="00AA6956" w:rsidRDefault="00DC5DC8" w:rsidP="00481B55">
            <w:pPr>
              <w:tabs>
                <w:tab w:val="decimal" w:pos="735"/>
              </w:tabs>
              <w:spacing w:line="240" w:lineRule="atLeast"/>
              <w:ind w:right="-110"/>
              <w:rPr>
                <w:rFonts w:cstheme="minorBidi"/>
                <w:snapToGrid w:val="0"/>
                <w:sz w:val="16"/>
                <w:lang w:eastAsia="th-TH" w:bidi="th-TH"/>
              </w:rPr>
            </w:pPr>
            <w:r w:rsidRPr="007E2410">
              <w:rPr>
                <w:rFonts w:cs="Times New Roman"/>
                <w:snapToGrid w:val="0"/>
                <w:sz w:val="16"/>
                <w:szCs w:val="16"/>
                <w:lang w:eastAsia="th-TH"/>
              </w:rPr>
              <w:t>78,327</w:t>
            </w:r>
          </w:p>
        </w:tc>
        <w:tc>
          <w:tcPr>
            <w:tcW w:w="990" w:type="dxa"/>
            <w:tcBorders>
              <w:top w:val="nil"/>
              <w:bottom w:val="nil"/>
            </w:tcBorders>
          </w:tcPr>
          <w:p w14:paraId="60818D59" w14:textId="761636DE" w:rsidR="00481B55" w:rsidRPr="007E2410" w:rsidRDefault="00DC5DC8" w:rsidP="00AA6956">
            <w:pPr>
              <w:tabs>
                <w:tab w:val="decimal" w:pos="548"/>
              </w:tabs>
              <w:spacing w:line="240" w:lineRule="atLeast"/>
              <w:ind w:right="-110"/>
              <w:rPr>
                <w:rFonts w:cs="Times New Roman"/>
                <w:snapToGrid w:val="0"/>
                <w:sz w:val="16"/>
                <w:szCs w:val="16"/>
                <w:lang w:eastAsia="th-TH" w:bidi="th-TH"/>
              </w:rPr>
            </w:pPr>
            <w:r w:rsidRPr="007E2410">
              <w:rPr>
                <w:rFonts w:cs="Times New Roman"/>
                <w:snapToGrid w:val="0"/>
                <w:sz w:val="16"/>
                <w:szCs w:val="16"/>
                <w:lang w:eastAsia="th-TH" w:bidi="th-TH"/>
              </w:rPr>
              <w:t>0.80</w:t>
            </w:r>
          </w:p>
        </w:tc>
        <w:tc>
          <w:tcPr>
            <w:tcW w:w="270" w:type="dxa"/>
            <w:tcBorders>
              <w:top w:val="nil"/>
              <w:bottom w:val="nil"/>
            </w:tcBorders>
          </w:tcPr>
          <w:p w14:paraId="65188B43" w14:textId="77777777" w:rsidR="00481B55" w:rsidRPr="007E2410" w:rsidRDefault="00481B55" w:rsidP="00481B55">
            <w:pPr>
              <w:tabs>
                <w:tab w:val="decimal" w:pos="693"/>
              </w:tabs>
              <w:spacing w:line="240" w:lineRule="atLeast"/>
              <w:ind w:left="-18" w:right="-37"/>
              <w:rPr>
                <w:rFonts w:cs="Times New Roman"/>
                <w:sz w:val="16"/>
                <w:szCs w:val="16"/>
              </w:rPr>
            </w:pPr>
          </w:p>
        </w:tc>
        <w:tc>
          <w:tcPr>
            <w:tcW w:w="990" w:type="dxa"/>
            <w:tcBorders>
              <w:bottom w:val="nil"/>
            </w:tcBorders>
          </w:tcPr>
          <w:p w14:paraId="79A373CF" w14:textId="069D95E6" w:rsidR="00481B55" w:rsidRPr="007E2410" w:rsidRDefault="00481B55" w:rsidP="00481B55">
            <w:pPr>
              <w:tabs>
                <w:tab w:val="decimal" w:pos="789"/>
              </w:tabs>
              <w:spacing w:line="240" w:lineRule="atLeast"/>
              <w:ind w:left="-111" w:right="-110"/>
              <w:rPr>
                <w:rFonts w:cs="Times New Roman"/>
                <w:snapToGrid w:val="0"/>
                <w:sz w:val="16"/>
                <w:szCs w:val="16"/>
                <w:lang w:eastAsia="th-TH"/>
              </w:rPr>
            </w:pPr>
            <w:r w:rsidRPr="007E2410">
              <w:rPr>
                <w:rFonts w:cs="Times New Roman"/>
                <w:snapToGrid w:val="0"/>
                <w:sz w:val="16"/>
                <w:szCs w:val="16"/>
                <w:lang w:eastAsia="th-TH"/>
              </w:rPr>
              <w:t>21,656,046</w:t>
            </w:r>
          </w:p>
        </w:tc>
        <w:tc>
          <w:tcPr>
            <w:tcW w:w="270" w:type="dxa"/>
            <w:tcBorders>
              <w:bottom w:val="nil"/>
            </w:tcBorders>
          </w:tcPr>
          <w:p w14:paraId="0E9ED0AD" w14:textId="77777777" w:rsidR="00481B55" w:rsidRPr="007E2410" w:rsidRDefault="00481B55" w:rsidP="00481B55">
            <w:pPr>
              <w:tabs>
                <w:tab w:val="decimal" w:pos="783"/>
              </w:tabs>
              <w:spacing w:line="240" w:lineRule="atLeast"/>
              <w:ind w:right="-110"/>
              <w:rPr>
                <w:rFonts w:cs="Times New Roman"/>
                <w:snapToGrid w:val="0"/>
                <w:sz w:val="16"/>
                <w:szCs w:val="16"/>
                <w:lang w:eastAsia="th-TH"/>
              </w:rPr>
            </w:pPr>
          </w:p>
        </w:tc>
        <w:tc>
          <w:tcPr>
            <w:tcW w:w="900" w:type="dxa"/>
            <w:tcBorders>
              <w:bottom w:val="nil"/>
            </w:tcBorders>
          </w:tcPr>
          <w:p w14:paraId="7DB835B7" w14:textId="321F201E" w:rsidR="00481B55" w:rsidRPr="007E2410" w:rsidRDefault="00481B55" w:rsidP="00481B55">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157,407</w:t>
            </w:r>
          </w:p>
        </w:tc>
        <w:tc>
          <w:tcPr>
            <w:tcW w:w="990" w:type="dxa"/>
            <w:tcBorders>
              <w:bottom w:val="nil"/>
            </w:tcBorders>
          </w:tcPr>
          <w:p w14:paraId="37DA8D52" w14:textId="38BB9AA7" w:rsidR="00481B55" w:rsidRPr="007E2410" w:rsidRDefault="00481B55" w:rsidP="00481B55">
            <w:pPr>
              <w:tabs>
                <w:tab w:val="decimal" w:pos="548"/>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0.72</w:t>
            </w:r>
          </w:p>
        </w:tc>
      </w:tr>
      <w:tr w:rsidR="00481B55" w:rsidRPr="00F24EAF" w14:paraId="0E5660AD" w14:textId="77777777" w:rsidTr="008D2489">
        <w:trPr>
          <w:trHeight w:val="139"/>
        </w:trPr>
        <w:tc>
          <w:tcPr>
            <w:tcW w:w="2628" w:type="dxa"/>
          </w:tcPr>
          <w:p w14:paraId="14CE8DD0" w14:textId="77777777" w:rsidR="00481B55" w:rsidRPr="00F24EAF" w:rsidRDefault="00481B55" w:rsidP="00481B55">
            <w:pPr>
              <w:spacing w:line="240" w:lineRule="atLeast"/>
              <w:ind w:right="-81"/>
              <w:rPr>
                <w:rFonts w:cs="Times New Roman"/>
                <w:color w:val="000000"/>
                <w:sz w:val="16"/>
                <w:szCs w:val="16"/>
              </w:rPr>
            </w:pPr>
            <w:r w:rsidRPr="00F24EAF">
              <w:rPr>
                <w:rFonts w:cs="Times New Roman"/>
                <w:color w:val="000000"/>
                <w:sz w:val="16"/>
                <w:szCs w:val="16"/>
              </w:rPr>
              <w:t>Debt issued and borrowings</w:t>
            </w:r>
          </w:p>
        </w:tc>
        <w:tc>
          <w:tcPr>
            <w:tcW w:w="990" w:type="dxa"/>
          </w:tcPr>
          <w:p w14:paraId="53231783" w14:textId="6FC1B12D" w:rsidR="00481B55" w:rsidRPr="007E2410" w:rsidRDefault="00DC5DC8" w:rsidP="00481B55">
            <w:pPr>
              <w:tabs>
                <w:tab w:val="decimal" w:pos="790"/>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2,64</w:t>
            </w:r>
            <w:r w:rsidR="00517EA2">
              <w:rPr>
                <w:rFonts w:cs="Times New Roman"/>
                <w:snapToGrid w:val="0"/>
                <w:sz w:val="16"/>
                <w:szCs w:val="16"/>
                <w:lang w:eastAsia="th-TH"/>
              </w:rPr>
              <w:t>1,928</w:t>
            </w:r>
          </w:p>
        </w:tc>
        <w:tc>
          <w:tcPr>
            <w:tcW w:w="270" w:type="dxa"/>
            <w:tcBorders>
              <w:top w:val="nil"/>
              <w:bottom w:val="nil"/>
            </w:tcBorders>
          </w:tcPr>
          <w:p w14:paraId="0449EA37" w14:textId="77777777" w:rsidR="00481B55" w:rsidRPr="007E2410" w:rsidRDefault="00481B55" w:rsidP="00481B55">
            <w:pPr>
              <w:tabs>
                <w:tab w:val="decimal" w:pos="783"/>
              </w:tabs>
              <w:spacing w:line="240" w:lineRule="atLeast"/>
              <w:ind w:right="-110"/>
              <w:rPr>
                <w:rFonts w:cs="Times New Roman"/>
                <w:snapToGrid w:val="0"/>
                <w:sz w:val="16"/>
                <w:szCs w:val="16"/>
                <w:highlight w:val="cyan"/>
                <w:lang w:eastAsia="th-TH"/>
              </w:rPr>
            </w:pPr>
          </w:p>
        </w:tc>
        <w:tc>
          <w:tcPr>
            <w:tcW w:w="900" w:type="dxa"/>
          </w:tcPr>
          <w:p w14:paraId="22AAE97E" w14:textId="7D6B72D1" w:rsidR="00481B55" w:rsidRPr="007E2410" w:rsidRDefault="00DC5DC8" w:rsidP="00481B55">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91,717</w:t>
            </w:r>
          </w:p>
        </w:tc>
        <w:tc>
          <w:tcPr>
            <w:tcW w:w="990" w:type="dxa"/>
            <w:tcBorders>
              <w:top w:val="nil"/>
              <w:bottom w:val="nil"/>
            </w:tcBorders>
          </w:tcPr>
          <w:p w14:paraId="66811147" w14:textId="5A1BD95C" w:rsidR="00481B55" w:rsidRPr="007E2410" w:rsidRDefault="00DC5DC8" w:rsidP="00AA6956">
            <w:pPr>
              <w:tabs>
                <w:tab w:val="decimal" w:pos="548"/>
              </w:tabs>
              <w:spacing w:line="240" w:lineRule="atLeast"/>
              <w:ind w:right="-110"/>
              <w:rPr>
                <w:rFonts w:cs="Times New Roman"/>
                <w:snapToGrid w:val="0"/>
                <w:sz w:val="16"/>
                <w:szCs w:val="16"/>
                <w:lang w:eastAsia="th-TH" w:bidi="th-TH"/>
              </w:rPr>
            </w:pPr>
            <w:r w:rsidRPr="007E2410">
              <w:rPr>
                <w:rFonts w:cs="Times New Roman"/>
                <w:snapToGrid w:val="0"/>
                <w:sz w:val="16"/>
                <w:szCs w:val="16"/>
                <w:lang w:eastAsia="th-TH" w:bidi="th-TH"/>
              </w:rPr>
              <w:t>6.94</w:t>
            </w:r>
          </w:p>
        </w:tc>
        <w:tc>
          <w:tcPr>
            <w:tcW w:w="270" w:type="dxa"/>
            <w:tcBorders>
              <w:top w:val="nil"/>
              <w:bottom w:val="nil"/>
            </w:tcBorders>
          </w:tcPr>
          <w:p w14:paraId="0080B9EC" w14:textId="77777777" w:rsidR="00481B55" w:rsidRPr="007E2410" w:rsidRDefault="00481B55" w:rsidP="00481B55">
            <w:pPr>
              <w:tabs>
                <w:tab w:val="decimal" w:pos="693"/>
              </w:tabs>
              <w:spacing w:line="240" w:lineRule="atLeast"/>
              <w:ind w:left="-18" w:right="-37"/>
              <w:rPr>
                <w:rFonts w:cs="Times New Roman"/>
                <w:sz w:val="16"/>
                <w:szCs w:val="16"/>
              </w:rPr>
            </w:pPr>
          </w:p>
        </w:tc>
        <w:tc>
          <w:tcPr>
            <w:tcW w:w="990" w:type="dxa"/>
            <w:tcBorders>
              <w:bottom w:val="nil"/>
            </w:tcBorders>
          </w:tcPr>
          <w:p w14:paraId="65694024" w14:textId="06CAB1CD" w:rsidR="00481B55" w:rsidRPr="007E2410" w:rsidRDefault="00481B55" w:rsidP="00481B55">
            <w:pPr>
              <w:tabs>
                <w:tab w:val="decimal" w:pos="789"/>
              </w:tabs>
              <w:spacing w:line="240" w:lineRule="atLeast"/>
              <w:ind w:left="-111" w:right="-110"/>
              <w:rPr>
                <w:rFonts w:cs="Times New Roman"/>
                <w:snapToGrid w:val="0"/>
                <w:sz w:val="16"/>
                <w:szCs w:val="16"/>
                <w:lang w:eastAsia="th-TH"/>
              </w:rPr>
            </w:pPr>
            <w:r w:rsidRPr="007E2410">
              <w:rPr>
                <w:rFonts w:cs="Times New Roman"/>
                <w:snapToGrid w:val="0"/>
                <w:sz w:val="16"/>
                <w:szCs w:val="16"/>
                <w:lang w:eastAsia="th-TH"/>
              </w:rPr>
              <w:t>2,623,531</w:t>
            </w:r>
          </w:p>
        </w:tc>
        <w:tc>
          <w:tcPr>
            <w:tcW w:w="270" w:type="dxa"/>
            <w:tcBorders>
              <w:bottom w:val="nil"/>
            </w:tcBorders>
          </w:tcPr>
          <w:p w14:paraId="11CE81C5" w14:textId="77777777" w:rsidR="00481B55" w:rsidRPr="007E2410" w:rsidRDefault="00481B55" w:rsidP="00481B55">
            <w:pPr>
              <w:tabs>
                <w:tab w:val="decimal" w:pos="783"/>
              </w:tabs>
              <w:spacing w:line="240" w:lineRule="atLeast"/>
              <w:ind w:right="-110"/>
              <w:rPr>
                <w:rFonts w:cs="Times New Roman"/>
                <w:snapToGrid w:val="0"/>
                <w:sz w:val="16"/>
                <w:szCs w:val="16"/>
                <w:lang w:eastAsia="th-TH"/>
              </w:rPr>
            </w:pPr>
          </w:p>
        </w:tc>
        <w:tc>
          <w:tcPr>
            <w:tcW w:w="900" w:type="dxa"/>
            <w:tcBorders>
              <w:bottom w:val="nil"/>
            </w:tcBorders>
          </w:tcPr>
          <w:p w14:paraId="3A551598" w14:textId="7693BDF6" w:rsidR="00481B55" w:rsidRPr="007E2410" w:rsidRDefault="00481B55" w:rsidP="00481B55">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183,843</w:t>
            </w:r>
          </w:p>
        </w:tc>
        <w:tc>
          <w:tcPr>
            <w:tcW w:w="990" w:type="dxa"/>
            <w:tcBorders>
              <w:bottom w:val="nil"/>
            </w:tcBorders>
          </w:tcPr>
          <w:p w14:paraId="07777F2C" w14:textId="1103F2E5" w:rsidR="00481B55" w:rsidRPr="007E2410" w:rsidRDefault="00481B55" w:rsidP="00481B55">
            <w:pPr>
              <w:tabs>
                <w:tab w:val="decimal" w:pos="548"/>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7.01</w:t>
            </w:r>
          </w:p>
        </w:tc>
      </w:tr>
      <w:tr w:rsidR="00481B55" w:rsidRPr="00F24EAF" w14:paraId="6D07E841" w14:textId="77777777" w:rsidTr="008D2489">
        <w:trPr>
          <w:trHeight w:val="139"/>
        </w:trPr>
        <w:tc>
          <w:tcPr>
            <w:tcW w:w="2628" w:type="dxa"/>
            <w:tcBorders>
              <w:top w:val="nil"/>
              <w:bottom w:val="nil"/>
            </w:tcBorders>
          </w:tcPr>
          <w:p w14:paraId="22C78E56" w14:textId="77777777" w:rsidR="00481B55" w:rsidRPr="00F24EAF" w:rsidRDefault="00481B55" w:rsidP="00481B55">
            <w:pPr>
              <w:spacing w:line="240" w:lineRule="atLeast"/>
              <w:ind w:right="-81"/>
              <w:rPr>
                <w:rFonts w:cs="Times New Roman"/>
                <w:b/>
                <w:bCs/>
                <w:color w:val="000000"/>
                <w:sz w:val="16"/>
                <w:szCs w:val="16"/>
              </w:rPr>
            </w:pPr>
            <w:r w:rsidRPr="00F24EAF">
              <w:rPr>
                <w:rFonts w:cs="Times New Roman"/>
                <w:b/>
                <w:bCs/>
                <w:color w:val="000000"/>
                <w:sz w:val="16"/>
                <w:szCs w:val="16"/>
              </w:rPr>
              <w:t>Total</w:t>
            </w:r>
          </w:p>
        </w:tc>
        <w:tc>
          <w:tcPr>
            <w:tcW w:w="990" w:type="dxa"/>
            <w:tcBorders>
              <w:top w:val="single" w:sz="4" w:space="0" w:color="auto"/>
              <w:bottom w:val="double" w:sz="4" w:space="0" w:color="auto"/>
            </w:tcBorders>
          </w:tcPr>
          <w:p w14:paraId="5CAC49A4" w14:textId="74B70B19" w:rsidR="00481B55" w:rsidRPr="007E2410" w:rsidRDefault="00DC5DC8" w:rsidP="00481B55">
            <w:pPr>
              <w:tabs>
                <w:tab w:val="decimal" w:pos="790"/>
              </w:tabs>
              <w:spacing w:line="240" w:lineRule="atLeast"/>
              <w:ind w:right="-110"/>
              <w:rPr>
                <w:rFonts w:cs="Times New Roman"/>
                <w:b/>
                <w:bCs/>
                <w:snapToGrid w:val="0"/>
                <w:sz w:val="16"/>
                <w:szCs w:val="16"/>
                <w:lang w:eastAsia="th-TH"/>
              </w:rPr>
            </w:pPr>
            <w:r w:rsidRPr="007E2410">
              <w:rPr>
                <w:rFonts w:cs="Times New Roman"/>
                <w:b/>
                <w:bCs/>
                <w:snapToGrid w:val="0"/>
                <w:sz w:val="16"/>
                <w:szCs w:val="16"/>
                <w:lang w:eastAsia="th-TH"/>
              </w:rPr>
              <w:t>159,</w:t>
            </w:r>
            <w:r w:rsidR="00517EA2">
              <w:rPr>
                <w:rFonts w:cs="Times New Roman"/>
                <w:b/>
                <w:bCs/>
                <w:snapToGrid w:val="0"/>
                <w:sz w:val="16"/>
                <w:szCs w:val="16"/>
                <w:lang w:eastAsia="th-TH"/>
              </w:rPr>
              <w:t>160,818</w:t>
            </w:r>
          </w:p>
        </w:tc>
        <w:tc>
          <w:tcPr>
            <w:tcW w:w="270" w:type="dxa"/>
            <w:tcBorders>
              <w:top w:val="nil"/>
              <w:bottom w:val="nil"/>
            </w:tcBorders>
          </w:tcPr>
          <w:p w14:paraId="5891EE98" w14:textId="77777777" w:rsidR="00481B55" w:rsidRPr="007E2410" w:rsidRDefault="00481B55" w:rsidP="00481B55">
            <w:pPr>
              <w:tabs>
                <w:tab w:val="decimal" w:pos="783"/>
              </w:tabs>
              <w:spacing w:line="240" w:lineRule="atLeast"/>
              <w:ind w:right="-110"/>
              <w:rPr>
                <w:rFonts w:cs="Times New Roman"/>
                <w:b/>
                <w:bCs/>
                <w:snapToGrid w:val="0"/>
                <w:sz w:val="16"/>
                <w:szCs w:val="16"/>
                <w:highlight w:val="cyan"/>
                <w:lang w:eastAsia="th-TH"/>
              </w:rPr>
            </w:pPr>
          </w:p>
        </w:tc>
        <w:tc>
          <w:tcPr>
            <w:tcW w:w="900" w:type="dxa"/>
            <w:tcBorders>
              <w:top w:val="single" w:sz="4" w:space="0" w:color="auto"/>
              <w:bottom w:val="double" w:sz="4" w:space="0" w:color="auto"/>
            </w:tcBorders>
          </w:tcPr>
          <w:p w14:paraId="717B2B23" w14:textId="2D31B2BF" w:rsidR="00481B55" w:rsidRPr="00AA6956" w:rsidRDefault="00DC5DC8" w:rsidP="00481B55">
            <w:pPr>
              <w:tabs>
                <w:tab w:val="decimal" w:pos="735"/>
              </w:tabs>
              <w:spacing w:line="240" w:lineRule="atLeast"/>
              <w:ind w:right="-110"/>
              <w:rPr>
                <w:rFonts w:cstheme="minorBidi"/>
                <w:b/>
                <w:bCs/>
                <w:snapToGrid w:val="0"/>
                <w:sz w:val="16"/>
                <w:lang w:eastAsia="th-TH" w:bidi="th-TH"/>
              </w:rPr>
            </w:pPr>
            <w:r w:rsidRPr="007E2410">
              <w:rPr>
                <w:rFonts w:cs="Times New Roman"/>
                <w:b/>
                <w:bCs/>
                <w:snapToGrid w:val="0"/>
                <w:sz w:val="16"/>
                <w:szCs w:val="16"/>
                <w:lang w:eastAsia="th-TH"/>
              </w:rPr>
              <w:t>1,829,74</w:t>
            </w:r>
            <w:r w:rsidR="008F1EAF">
              <w:rPr>
                <w:rFonts w:cs="Times New Roman"/>
                <w:b/>
                <w:bCs/>
                <w:snapToGrid w:val="0"/>
                <w:sz w:val="16"/>
                <w:szCs w:val="16"/>
                <w:lang w:eastAsia="th-TH"/>
              </w:rPr>
              <w:t>2</w:t>
            </w:r>
          </w:p>
        </w:tc>
        <w:tc>
          <w:tcPr>
            <w:tcW w:w="990" w:type="dxa"/>
            <w:tcBorders>
              <w:top w:val="nil"/>
              <w:bottom w:val="nil"/>
            </w:tcBorders>
          </w:tcPr>
          <w:p w14:paraId="40679580" w14:textId="77777777" w:rsidR="00481B55" w:rsidRPr="007E2410" w:rsidRDefault="00481B55" w:rsidP="00481B55">
            <w:pPr>
              <w:tabs>
                <w:tab w:val="decimal" w:pos="783"/>
              </w:tabs>
              <w:spacing w:line="240" w:lineRule="atLeast"/>
              <w:ind w:right="-110"/>
              <w:rPr>
                <w:rFonts w:cs="Times New Roman"/>
                <w:b/>
                <w:bCs/>
                <w:snapToGrid w:val="0"/>
                <w:sz w:val="16"/>
                <w:szCs w:val="16"/>
                <w:lang w:eastAsia="th-TH"/>
              </w:rPr>
            </w:pPr>
          </w:p>
        </w:tc>
        <w:tc>
          <w:tcPr>
            <w:tcW w:w="270" w:type="dxa"/>
            <w:tcBorders>
              <w:top w:val="nil"/>
              <w:bottom w:val="nil"/>
            </w:tcBorders>
          </w:tcPr>
          <w:p w14:paraId="60DF1CF9" w14:textId="77777777" w:rsidR="00481B55" w:rsidRPr="007E2410" w:rsidRDefault="00481B55" w:rsidP="00481B55">
            <w:pPr>
              <w:tabs>
                <w:tab w:val="decimal" w:pos="693"/>
              </w:tabs>
              <w:spacing w:line="240" w:lineRule="atLeast"/>
              <w:ind w:left="-18" w:right="-37"/>
              <w:rPr>
                <w:rFonts w:cs="Times New Roman"/>
                <w:b/>
                <w:bCs/>
                <w:sz w:val="16"/>
                <w:szCs w:val="16"/>
              </w:rPr>
            </w:pPr>
          </w:p>
        </w:tc>
        <w:tc>
          <w:tcPr>
            <w:tcW w:w="990" w:type="dxa"/>
            <w:tcBorders>
              <w:top w:val="single" w:sz="4" w:space="0" w:color="auto"/>
              <w:bottom w:val="double" w:sz="4" w:space="0" w:color="auto"/>
            </w:tcBorders>
          </w:tcPr>
          <w:p w14:paraId="6A67759D" w14:textId="4AC979F4" w:rsidR="00481B55" w:rsidRPr="007E2410" w:rsidRDefault="00481B55" w:rsidP="00481B55">
            <w:pPr>
              <w:tabs>
                <w:tab w:val="decimal" w:pos="789"/>
              </w:tabs>
              <w:spacing w:line="240" w:lineRule="atLeast"/>
              <w:ind w:left="-111" w:right="-110"/>
              <w:rPr>
                <w:rFonts w:cs="Times New Roman"/>
                <w:b/>
                <w:bCs/>
                <w:snapToGrid w:val="0"/>
                <w:sz w:val="16"/>
                <w:szCs w:val="16"/>
                <w:lang w:eastAsia="th-TH"/>
              </w:rPr>
            </w:pPr>
            <w:r w:rsidRPr="007E2410">
              <w:rPr>
                <w:rFonts w:cs="Times New Roman"/>
                <w:b/>
                <w:bCs/>
                <w:snapToGrid w:val="0"/>
                <w:sz w:val="16"/>
                <w:szCs w:val="16"/>
                <w:lang w:eastAsia="th-TH"/>
              </w:rPr>
              <w:t>150,071,883</w:t>
            </w:r>
          </w:p>
        </w:tc>
        <w:tc>
          <w:tcPr>
            <w:tcW w:w="270" w:type="dxa"/>
            <w:tcBorders>
              <w:top w:val="nil"/>
              <w:bottom w:val="nil"/>
            </w:tcBorders>
          </w:tcPr>
          <w:p w14:paraId="1E17FD3A" w14:textId="77777777" w:rsidR="00481B55" w:rsidRPr="007E2410" w:rsidRDefault="00481B55" w:rsidP="00481B55">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tcPr>
          <w:p w14:paraId="195A50D8" w14:textId="122B02A4" w:rsidR="00481B55" w:rsidRPr="007E2410" w:rsidRDefault="00481B55" w:rsidP="00481B55">
            <w:pPr>
              <w:tabs>
                <w:tab w:val="decimal" w:pos="735"/>
              </w:tabs>
              <w:spacing w:line="240" w:lineRule="atLeast"/>
              <w:ind w:right="-110"/>
              <w:rPr>
                <w:rFonts w:cs="Times New Roman"/>
                <w:b/>
                <w:bCs/>
                <w:snapToGrid w:val="0"/>
                <w:sz w:val="16"/>
                <w:szCs w:val="16"/>
                <w:lang w:eastAsia="th-TH"/>
              </w:rPr>
            </w:pPr>
            <w:r w:rsidRPr="007E2410">
              <w:rPr>
                <w:rFonts w:cs="Times New Roman"/>
                <w:b/>
                <w:bCs/>
                <w:snapToGrid w:val="0"/>
                <w:sz w:val="16"/>
                <w:szCs w:val="16"/>
                <w:lang w:eastAsia="th-TH"/>
              </w:rPr>
              <w:t>3,407,141</w:t>
            </w:r>
          </w:p>
        </w:tc>
        <w:tc>
          <w:tcPr>
            <w:tcW w:w="990" w:type="dxa"/>
            <w:tcBorders>
              <w:top w:val="nil"/>
              <w:bottom w:val="nil"/>
            </w:tcBorders>
          </w:tcPr>
          <w:p w14:paraId="7489FEFB" w14:textId="77777777" w:rsidR="00481B55" w:rsidRPr="007E2410" w:rsidRDefault="00481B55" w:rsidP="00481B55">
            <w:pPr>
              <w:tabs>
                <w:tab w:val="decimal" w:pos="783"/>
              </w:tabs>
              <w:spacing w:line="240" w:lineRule="atLeast"/>
              <w:ind w:right="-110"/>
              <w:rPr>
                <w:rFonts w:cs="Times New Roman"/>
                <w:b/>
                <w:bCs/>
                <w:snapToGrid w:val="0"/>
                <w:sz w:val="16"/>
                <w:szCs w:val="16"/>
                <w:lang w:eastAsia="th-TH"/>
              </w:rPr>
            </w:pPr>
          </w:p>
        </w:tc>
      </w:tr>
    </w:tbl>
    <w:p w14:paraId="6365F63B" w14:textId="77777777" w:rsidR="00AC63B7" w:rsidRPr="0012708E" w:rsidRDefault="00AC63B7" w:rsidP="00AC63B7">
      <w:pPr>
        <w:ind w:left="547" w:right="14"/>
        <w:jc w:val="thaiDistribute"/>
        <w:rPr>
          <w:rFonts w:cs="Times New Roman"/>
          <w:sz w:val="2"/>
          <w:szCs w:val="2"/>
        </w:rPr>
      </w:pPr>
    </w:p>
    <w:p w14:paraId="5D23C921" w14:textId="2A056147" w:rsidR="00376019" w:rsidRPr="0012708E" w:rsidRDefault="0050446E">
      <w:pPr>
        <w:rPr>
          <w:rFonts w:cs="Times New Roman"/>
        </w:rPr>
      </w:pPr>
      <w:r>
        <w:rPr>
          <w:rFonts w:cs="Times New Roman"/>
        </w:rPr>
        <w:br w:type="page"/>
      </w:r>
    </w:p>
    <w:tbl>
      <w:tblPr>
        <w:tblW w:w="9198" w:type="dxa"/>
        <w:tblInd w:w="432" w:type="dxa"/>
        <w:tblBorders>
          <w:top w:val="single" w:sz="4" w:space="0" w:color="auto"/>
          <w:bottom w:val="double" w:sz="4" w:space="0" w:color="auto"/>
        </w:tblBorders>
        <w:tblLayout w:type="fixed"/>
        <w:tblLook w:val="01E0" w:firstRow="1" w:lastRow="1" w:firstColumn="1" w:lastColumn="1" w:noHBand="0" w:noVBand="0"/>
      </w:tblPr>
      <w:tblGrid>
        <w:gridCol w:w="2628"/>
        <w:gridCol w:w="990"/>
        <w:gridCol w:w="270"/>
        <w:gridCol w:w="900"/>
        <w:gridCol w:w="990"/>
        <w:gridCol w:w="270"/>
        <w:gridCol w:w="990"/>
        <w:gridCol w:w="270"/>
        <w:gridCol w:w="900"/>
        <w:gridCol w:w="990"/>
      </w:tblGrid>
      <w:tr w:rsidR="009F3503" w:rsidRPr="00AB5DFA" w14:paraId="44177389" w14:textId="77777777" w:rsidTr="008D2489">
        <w:trPr>
          <w:trHeight w:val="139"/>
        </w:trPr>
        <w:tc>
          <w:tcPr>
            <w:tcW w:w="2628" w:type="dxa"/>
            <w:tcBorders>
              <w:top w:val="nil"/>
              <w:bottom w:val="nil"/>
            </w:tcBorders>
          </w:tcPr>
          <w:p w14:paraId="6D0A098D" w14:textId="77777777" w:rsidR="009F3503" w:rsidRPr="00AB5DFA" w:rsidRDefault="009F3503" w:rsidP="00080F43">
            <w:pPr>
              <w:spacing w:line="240" w:lineRule="atLeast"/>
              <w:ind w:right="-81"/>
              <w:rPr>
                <w:rFonts w:cs="Times New Roman"/>
                <w:b/>
                <w:bCs/>
                <w:i/>
                <w:iCs/>
                <w:color w:val="000000"/>
                <w:sz w:val="16"/>
                <w:szCs w:val="16"/>
              </w:rPr>
            </w:pPr>
            <w:r w:rsidRPr="00AB5DFA">
              <w:rPr>
                <w:rFonts w:cs="Times New Roman"/>
                <w:sz w:val="16"/>
                <w:szCs w:val="16"/>
              </w:rPr>
              <w:br w:type="page"/>
            </w:r>
          </w:p>
        </w:tc>
        <w:tc>
          <w:tcPr>
            <w:tcW w:w="6570" w:type="dxa"/>
            <w:gridSpan w:val="9"/>
            <w:tcBorders>
              <w:top w:val="nil"/>
              <w:bottom w:val="nil"/>
            </w:tcBorders>
          </w:tcPr>
          <w:p w14:paraId="351D677A" w14:textId="4FDF05F1" w:rsidR="009F3503" w:rsidRPr="00AB5DFA" w:rsidRDefault="009F3503" w:rsidP="00080F43">
            <w:pPr>
              <w:spacing w:line="240" w:lineRule="atLeast"/>
              <w:ind w:left="-108" w:right="66"/>
              <w:jc w:val="center"/>
              <w:rPr>
                <w:rFonts w:cs="Times New Roman"/>
                <w:i/>
                <w:iCs/>
                <w:color w:val="000000"/>
                <w:sz w:val="16"/>
                <w:szCs w:val="16"/>
              </w:rPr>
            </w:pPr>
            <w:r w:rsidRPr="00AB5DFA">
              <w:rPr>
                <w:rFonts w:cs="Times New Roman"/>
                <w:b/>
                <w:bCs/>
                <w:sz w:val="16"/>
                <w:szCs w:val="16"/>
              </w:rPr>
              <w:t>The Bank</w:t>
            </w:r>
          </w:p>
        </w:tc>
      </w:tr>
      <w:tr w:rsidR="009F3503" w:rsidRPr="00AB5DFA" w14:paraId="551A1DC6" w14:textId="77777777" w:rsidTr="008D2489">
        <w:trPr>
          <w:trHeight w:val="139"/>
        </w:trPr>
        <w:tc>
          <w:tcPr>
            <w:tcW w:w="2628" w:type="dxa"/>
            <w:tcBorders>
              <w:top w:val="nil"/>
            </w:tcBorders>
          </w:tcPr>
          <w:p w14:paraId="52B81BCC" w14:textId="77777777" w:rsidR="009F3503" w:rsidRPr="00AB5DFA" w:rsidRDefault="009F3503" w:rsidP="00080F43">
            <w:pPr>
              <w:spacing w:line="240" w:lineRule="atLeast"/>
              <w:ind w:right="-81"/>
              <w:rPr>
                <w:rFonts w:cs="Times New Roman"/>
                <w:b/>
                <w:bCs/>
                <w:i/>
                <w:iCs/>
                <w:color w:val="000000"/>
                <w:sz w:val="16"/>
                <w:szCs w:val="16"/>
              </w:rPr>
            </w:pPr>
          </w:p>
        </w:tc>
        <w:tc>
          <w:tcPr>
            <w:tcW w:w="3150" w:type="dxa"/>
            <w:gridSpan w:val="4"/>
            <w:tcBorders>
              <w:top w:val="nil"/>
            </w:tcBorders>
          </w:tcPr>
          <w:p w14:paraId="7C0F3075" w14:textId="46E7C83F" w:rsidR="009F3503" w:rsidRPr="00AB5DFA" w:rsidRDefault="00EF3784" w:rsidP="00080F43">
            <w:pPr>
              <w:spacing w:line="240" w:lineRule="atLeast"/>
              <w:ind w:left="-108" w:right="-108"/>
              <w:jc w:val="center"/>
              <w:rPr>
                <w:rFonts w:cs="Times New Roman"/>
                <w:color w:val="000000"/>
                <w:sz w:val="16"/>
                <w:szCs w:val="16"/>
                <w:lang w:bidi="th-TH"/>
              </w:rPr>
            </w:pPr>
            <w:r>
              <w:rPr>
                <w:rFonts w:cs="Times New Roman"/>
                <w:color w:val="000000"/>
                <w:sz w:val="16"/>
                <w:szCs w:val="16"/>
                <w:lang w:bidi="th-TH"/>
              </w:rPr>
              <w:t xml:space="preserve">30 June </w:t>
            </w:r>
            <w:r w:rsidR="009F3503">
              <w:rPr>
                <w:rFonts w:cs="Times New Roman"/>
                <w:color w:val="000000"/>
                <w:sz w:val="16"/>
                <w:szCs w:val="16"/>
                <w:lang w:bidi="th-TH"/>
              </w:rPr>
              <w:t>202</w:t>
            </w:r>
            <w:r>
              <w:rPr>
                <w:rFonts w:cs="Times New Roman"/>
                <w:color w:val="000000"/>
                <w:sz w:val="16"/>
                <w:szCs w:val="16"/>
                <w:lang w:bidi="th-TH"/>
              </w:rPr>
              <w:t>5</w:t>
            </w:r>
          </w:p>
        </w:tc>
        <w:tc>
          <w:tcPr>
            <w:tcW w:w="270" w:type="dxa"/>
            <w:tcBorders>
              <w:top w:val="nil"/>
              <w:bottom w:val="nil"/>
            </w:tcBorders>
          </w:tcPr>
          <w:p w14:paraId="6DC2E00D" w14:textId="77777777" w:rsidR="009F3503" w:rsidRPr="00AB5DFA" w:rsidRDefault="009F3503" w:rsidP="00080F43">
            <w:pPr>
              <w:spacing w:line="240" w:lineRule="atLeast"/>
              <w:ind w:left="-108" w:right="-108"/>
              <w:jc w:val="center"/>
              <w:rPr>
                <w:rFonts w:cs="Times New Roman"/>
                <w:color w:val="000000"/>
                <w:sz w:val="16"/>
                <w:szCs w:val="16"/>
                <w:lang w:bidi="th-TH"/>
              </w:rPr>
            </w:pPr>
          </w:p>
        </w:tc>
        <w:tc>
          <w:tcPr>
            <w:tcW w:w="3150" w:type="dxa"/>
            <w:gridSpan w:val="4"/>
            <w:tcBorders>
              <w:top w:val="nil"/>
            </w:tcBorders>
          </w:tcPr>
          <w:p w14:paraId="681A541F" w14:textId="342372C9" w:rsidR="009F3503" w:rsidRPr="00AB5DFA" w:rsidRDefault="00EF3784" w:rsidP="00080F43">
            <w:pPr>
              <w:spacing w:line="240" w:lineRule="atLeast"/>
              <w:ind w:left="-108" w:right="-108"/>
              <w:jc w:val="center"/>
              <w:rPr>
                <w:rFonts w:cs="Times New Roman"/>
                <w:snapToGrid w:val="0"/>
                <w:sz w:val="16"/>
                <w:szCs w:val="16"/>
                <w:lang w:eastAsia="th-TH" w:bidi="th-TH"/>
              </w:rPr>
            </w:pPr>
            <w:r>
              <w:rPr>
                <w:rFonts w:cs="Times New Roman"/>
                <w:color w:val="000000"/>
                <w:sz w:val="16"/>
                <w:szCs w:val="16"/>
                <w:lang w:bidi="th-TH"/>
              </w:rPr>
              <w:t xml:space="preserve">31 December </w:t>
            </w:r>
            <w:r w:rsidR="009F3503" w:rsidRPr="00AB5DFA">
              <w:rPr>
                <w:rFonts w:cs="Times New Roman"/>
                <w:color w:val="000000"/>
                <w:sz w:val="16"/>
                <w:szCs w:val="16"/>
                <w:lang w:bidi="th-TH"/>
              </w:rPr>
              <w:t>202</w:t>
            </w:r>
            <w:r>
              <w:rPr>
                <w:rFonts w:cs="Times New Roman"/>
                <w:color w:val="000000"/>
                <w:sz w:val="16"/>
                <w:szCs w:val="16"/>
                <w:lang w:bidi="th-TH"/>
              </w:rPr>
              <w:t>4</w:t>
            </w:r>
          </w:p>
        </w:tc>
      </w:tr>
      <w:tr w:rsidR="00E902A6" w:rsidRPr="00AB5DFA" w14:paraId="5F1F8E44" w14:textId="77777777" w:rsidTr="008D2489">
        <w:trPr>
          <w:trHeight w:val="139"/>
        </w:trPr>
        <w:tc>
          <w:tcPr>
            <w:tcW w:w="2628" w:type="dxa"/>
          </w:tcPr>
          <w:p w14:paraId="65F52013" w14:textId="77777777" w:rsidR="009F3503" w:rsidRPr="00AB5DFA" w:rsidRDefault="009F3503" w:rsidP="00080F43">
            <w:pPr>
              <w:spacing w:line="240" w:lineRule="atLeast"/>
              <w:ind w:right="-81"/>
              <w:rPr>
                <w:rFonts w:cs="Times New Roman"/>
                <w:b/>
                <w:bCs/>
                <w:i/>
                <w:iCs/>
                <w:color w:val="000000"/>
                <w:sz w:val="16"/>
                <w:szCs w:val="16"/>
              </w:rPr>
            </w:pPr>
          </w:p>
        </w:tc>
        <w:tc>
          <w:tcPr>
            <w:tcW w:w="990" w:type="dxa"/>
          </w:tcPr>
          <w:p w14:paraId="07DC6F5E"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 balance</w:t>
            </w:r>
          </w:p>
        </w:tc>
        <w:tc>
          <w:tcPr>
            <w:tcW w:w="270" w:type="dxa"/>
          </w:tcPr>
          <w:p w14:paraId="2EA9234B"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tc>
        <w:tc>
          <w:tcPr>
            <w:tcW w:w="900" w:type="dxa"/>
          </w:tcPr>
          <w:p w14:paraId="29BBCC4A"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p w14:paraId="2498F6C5"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Interest</w:t>
            </w:r>
          </w:p>
        </w:tc>
        <w:tc>
          <w:tcPr>
            <w:tcW w:w="990" w:type="dxa"/>
          </w:tcPr>
          <w:p w14:paraId="74D3ED29"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w:t>
            </w:r>
          </w:p>
          <w:p w14:paraId="013E37CF"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 xml:space="preserve">interest rate </w:t>
            </w:r>
          </w:p>
        </w:tc>
        <w:tc>
          <w:tcPr>
            <w:tcW w:w="270" w:type="dxa"/>
            <w:tcBorders>
              <w:top w:val="nil"/>
              <w:bottom w:val="nil"/>
            </w:tcBorders>
          </w:tcPr>
          <w:p w14:paraId="4AEFA1B1"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tc>
        <w:tc>
          <w:tcPr>
            <w:tcW w:w="990" w:type="dxa"/>
          </w:tcPr>
          <w:p w14:paraId="661AE48F"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 balance</w:t>
            </w:r>
          </w:p>
        </w:tc>
        <w:tc>
          <w:tcPr>
            <w:tcW w:w="270" w:type="dxa"/>
          </w:tcPr>
          <w:p w14:paraId="30BF1E69"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tc>
        <w:tc>
          <w:tcPr>
            <w:tcW w:w="900" w:type="dxa"/>
          </w:tcPr>
          <w:p w14:paraId="2EFE8188"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p>
          <w:p w14:paraId="74BBFAA5"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Interest</w:t>
            </w:r>
          </w:p>
        </w:tc>
        <w:tc>
          <w:tcPr>
            <w:tcW w:w="990" w:type="dxa"/>
          </w:tcPr>
          <w:p w14:paraId="06C5B69B"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Average</w:t>
            </w:r>
          </w:p>
          <w:p w14:paraId="69FB0C9B"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snapToGrid w:val="0"/>
                <w:sz w:val="16"/>
                <w:szCs w:val="16"/>
                <w:lang w:eastAsia="th-TH" w:bidi="th-TH"/>
              </w:rPr>
              <w:t xml:space="preserve">interest rate </w:t>
            </w:r>
          </w:p>
        </w:tc>
      </w:tr>
      <w:tr w:rsidR="009F3503" w:rsidRPr="00AB5DFA" w14:paraId="7E57BE58" w14:textId="77777777" w:rsidTr="008D2489">
        <w:trPr>
          <w:trHeight w:val="139"/>
        </w:trPr>
        <w:tc>
          <w:tcPr>
            <w:tcW w:w="2628" w:type="dxa"/>
          </w:tcPr>
          <w:p w14:paraId="58A1BF7D" w14:textId="77777777" w:rsidR="009F3503" w:rsidRPr="00AB5DFA" w:rsidRDefault="009F3503" w:rsidP="00080F43">
            <w:pPr>
              <w:spacing w:line="240" w:lineRule="atLeast"/>
              <w:ind w:right="-81"/>
              <w:rPr>
                <w:rFonts w:cs="Times New Roman"/>
                <w:b/>
                <w:bCs/>
                <w:i/>
                <w:iCs/>
                <w:color w:val="000000"/>
                <w:sz w:val="16"/>
                <w:szCs w:val="16"/>
              </w:rPr>
            </w:pPr>
          </w:p>
        </w:tc>
        <w:tc>
          <w:tcPr>
            <w:tcW w:w="2160" w:type="dxa"/>
            <w:gridSpan w:val="3"/>
          </w:tcPr>
          <w:p w14:paraId="503BF0C1"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i/>
                <w:iCs/>
                <w:color w:val="000000"/>
                <w:sz w:val="16"/>
                <w:szCs w:val="16"/>
              </w:rPr>
              <w:t>(in thousand Baht)</w:t>
            </w:r>
          </w:p>
        </w:tc>
        <w:tc>
          <w:tcPr>
            <w:tcW w:w="990" w:type="dxa"/>
          </w:tcPr>
          <w:p w14:paraId="7F705A0E" w14:textId="77777777" w:rsidR="009F3503" w:rsidRPr="00AB5DFA" w:rsidRDefault="009F3503" w:rsidP="00080F43">
            <w:pPr>
              <w:spacing w:line="240" w:lineRule="atLeast"/>
              <w:ind w:left="-108" w:right="-108"/>
              <w:jc w:val="center"/>
              <w:rPr>
                <w:rFonts w:cs="Times New Roman"/>
                <w:i/>
                <w:iCs/>
                <w:snapToGrid w:val="0"/>
                <w:sz w:val="16"/>
                <w:szCs w:val="16"/>
                <w:lang w:eastAsia="th-TH" w:bidi="th-TH"/>
              </w:rPr>
            </w:pPr>
            <w:r w:rsidRPr="00AB5DFA">
              <w:rPr>
                <w:rFonts w:cs="Times New Roman"/>
                <w:i/>
                <w:iCs/>
                <w:snapToGrid w:val="0"/>
                <w:sz w:val="16"/>
                <w:szCs w:val="16"/>
                <w:lang w:eastAsia="th-TH" w:bidi="th-TH"/>
              </w:rPr>
              <w:t>(% per annum)</w:t>
            </w:r>
          </w:p>
        </w:tc>
        <w:tc>
          <w:tcPr>
            <w:tcW w:w="270" w:type="dxa"/>
            <w:tcBorders>
              <w:top w:val="nil"/>
              <w:bottom w:val="nil"/>
            </w:tcBorders>
          </w:tcPr>
          <w:p w14:paraId="143BC094" w14:textId="77777777" w:rsidR="009F3503" w:rsidRPr="00AB5DFA" w:rsidRDefault="009F3503" w:rsidP="00080F43">
            <w:pPr>
              <w:spacing w:line="240" w:lineRule="atLeast"/>
              <w:ind w:left="-108" w:right="-108"/>
              <w:jc w:val="center"/>
              <w:rPr>
                <w:rFonts w:cs="Times New Roman"/>
                <w:i/>
                <w:iCs/>
                <w:color w:val="000000"/>
                <w:sz w:val="16"/>
                <w:szCs w:val="16"/>
              </w:rPr>
            </w:pPr>
          </w:p>
        </w:tc>
        <w:tc>
          <w:tcPr>
            <w:tcW w:w="2160" w:type="dxa"/>
            <w:gridSpan w:val="3"/>
          </w:tcPr>
          <w:p w14:paraId="53579A0C" w14:textId="77777777" w:rsidR="009F3503" w:rsidRPr="00AB5DFA" w:rsidRDefault="009F3503" w:rsidP="00080F43">
            <w:pPr>
              <w:spacing w:line="240" w:lineRule="atLeast"/>
              <w:ind w:left="-108" w:right="-108"/>
              <w:jc w:val="center"/>
              <w:rPr>
                <w:rFonts w:cs="Times New Roman"/>
                <w:snapToGrid w:val="0"/>
                <w:sz w:val="16"/>
                <w:szCs w:val="16"/>
                <w:lang w:eastAsia="th-TH" w:bidi="th-TH"/>
              </w:rPr>
            </w:pPr>
            <w:r w:rsidRPr="00AB5DFA">
              <w:rPr>
                <w:rFonts w:cs="Times New Roman"/>
                <w:i/>
                <w:iCs/>
                <w:color w:val="000000"/>
                <w:sz w:val="16"/>
                <w:szCs w:val="16"/>
              </w:rPr>
              <w:t>(in thousand Baht)</w:t>
            </w:r>
          </w:p>
        </w:tc>
        <w:tc>
          <w:tcPr>
            <w:tcW w:w="990" w:type="dxa"/>
          </w:tcPr>
          <w:p w14:paraId="2087370D" w14:textId="77777777" w:rsidR="009F3503" w:rsidRPr="00AB5DFA" w:rsidRDefault="009F3503" w:rsidP="00080F43">
            <w:pPr>
              <w:spacing w:line="240" w:lineRule="atLeast"/>
              <w:ind w:left="-108" w:right="-108"/>
              <w:jc w:val="center"/>
              <w:rPr>
                <w:rFonts w:cs="Times New Roman"/>
                <w:i/>
                <w:iCs/>
                <w:snapToGrid w:val="0"/>
                <w:sz w:val="16"/>
                <w:szCs w:val="16"/>
                <w:lang w:eastAsia="th-TH" w:bidi="th-TH"/>
              </w:rPr>
            </w:pPr>
            <w:r w:rsidRPr="00AB5DFA">
              <w:rPr>
                <w:rFonts w:cs="Times New Roman"/>
                <w:i/>
                <w:iCs/>
                <w:snapToGrid w:val="0"/>
                <w:sz w:val="16"/>
                <w:szCs w:val="16"/>
                <w:lang w:eastAsia="th-TH" w:bidi="th-TH"/>
              </w:rPr>
              <w:t>(% per annum)</w:t>
            </w:r>
          </w:p>
        </w:tc>
      </w:tr>
      <w:tr w:rsidR="00E902A6" w:rsidRPr="00AB5DFA" w14:paraId="30D9AA23" w14:textId="77777777" w:rsidTr="008D2489">
        <w:trPr>
          <w:trHeight w:val="84"/>
        </w:trPr>
        <w:tc>
          <w:tcPr>
            <w:tcW w:w="2628" w:type="dxa"/>
          </w:tcPr>
          <w:p w14:paraId="072E20E5" w14:textId="77777777" w:rsidR="009F3503" w:rsidRPr="00AB5DFA" w:rsidRDefault="009F3503" w:rsidP="00080F43">
            <w:pPr>
              <w:spacing w:line="240" w:lineRule="atLeast"/>
              <w:ind w:right="-81"/>
              <w:rPr>
                <w:rFonts w:cs="Times New Roman"/>
                <w:b/>
                <w:bCs/>
                <w:i/>
                <w:iCs/>
                <w:color w:val="000000"/>
                <w:sz w:val="16"/>
                <w:szCs w:val="16"/>
              </w:rPr>
            </w:pPr>
            <w:r w:rsidRPr="00AB5DFA">
              <w:rPr>
                <w:rFonts w:cs="Times New Roman"/>
                <w:b/>
                <w:bCs/>
                <w:i/>
                <w:iCs/>
                <w:color w:val="000000"/>
                <w:sz w:val="16"/>
                <w:szCs w:val="16"/>
              </w:rPr>
              <w:t>Earning financial assets</w:t>
            </w:r>
          </w:p>
        </w:tc>
        <w:tc>
          <w:tcPr>
            <w:tcW w:w="990" w:type="dxa"/>
          </w:tcPr>
          <w:p w14:paraId="0FB0AC77"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270" w:type="dxa"/>
          </w:tcPr>
          <w:p w14:paraId="07D4F859"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00" w:type="dxa"/>
          </w:tcPr>
          <w:p w14:paraId="10481AC5"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90" w:type="dxa"/>
          </w:tcPr>
          <w:p w14:paraId="260309AE"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270" w:type="dxa"/>
            <w:tcBorders>
              <w:top w:val="nil"/>
              <w:bottom w:val="nil"/>
            </w:tcBorders>
          </w:tcPr>
          <w:p w14:paraId="5D972995"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90" w:type="dxa"/>
          </w:tcPr>
          <w:p w14:paraId="0B231D03"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270" w:type="dxa"/>
          </w:tcPr>
          <w:p w14:paraId="5D1CB46F"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00" w:type="dxa"/>
          </w:tcPr>
          <w:p w14:paraId="3142F6F1" w14:textId="77777777" w:rsidR="009F3503" w:rsidRPr="00AB5DFA" w:rsidRDefault="009F3503" w:rsidP="00080F43">
            <w:pPr>
              <w:spacing w:line="240" w:lineRule="atLeast"/>
              <w:ind w:left="-117"/>
              <w:jc w:val="right"/>
              <w:rPr>
                <w:rFonts w:cs="Times New Roman"/>
                <w:snapToGrid w:val="0"/>
                <w:sz w:val="16"/>
                <w:szCs w:val="16"/>
                <w:lang w:eastAsia="th-TH" w:bidi="th-TH"/>
              </w:rPr>
            </w:pPr>
          </w:p>
        </w:tc>
        <w:tc>
          <w:tcPr>
            <w:tcW w:w="990" w:type="dxa"/>
          </w:tcPr>
          <w:p w14:paraId="67C94E9C" w14:textId="77777777" w:rsidR="009F3503" w:rsidRPr="00AB5DFA" w:rsidRDefault="009F3503" w:rsidP="00080F43">
            <w:pPr>
              <w:spacing w:line="240" w:lineRule="atLeast"/>
              <w:ind w:left="-117"/>
              <w:jc w:val="right"/>
              <w:rPr>
                <w:rFonts w:cs="Times New Roman"/>
                <w:snapToGrid w:val="0"/>
                <w:sz w:val="16"/>
                <w:szCs w:val="16"/>
                <w:lang w:eastAsia="th-TH" w:bidi="th-TH"/>
              </w:rPr>
            </w:pPr>
          </w:p>
        </w:tc>
      </w:tr>
      <w:tr w:rsidR="00EF3784" w:rsidRPr="00AB5DFA" w14:paraId="1483B86D" w14:textId="77777777">
        <w:trPr>
          <w:trHeight w:val="203"/>
        </w:trPr>
        <w:tc>
          <w:tcPr>
            <w:tcW w:w="2628" w:type="dxa"/>
          </w:tcPr>
          <w:p w14:paraId="2960D709" w14:textId="77777777" w:rsidR="00EF3784" w:rsidRPr="00AB5DFA" w:rsidRDefault="00EF3784" w:rsidP="00EF3784">
            <w:pPr>
              <w:spacing w:line="240" w:lineRule="atLeast"/>
              <w:ind w:right="-81"/>
              <w:rPr>
                <w:rFonts w:cs="Times New Roman"/>
                <w:color w:val="000000"/>
                <w:sz w:val="16"/>
                <w:szCs w:val="16"/>
              </w:rPr>
            </w:pPr>
            <w:r w:rsidRPr="00AB5DFA">
              <w:rPr>
                <w:rFonts w:cs="Times New Roman"/>
                <w:color w:val="000000"/>
                <w:sz w:val="16"/>
                <w:szCs w:val="16"/>
              </w:rPr>
              <w:t>Interbank and money market items</w:t>
            </w:r>
          </w:p>
        </w:tc>
        <w:tc>
          <w:tcPr>
            <w:tcW w:w="990" w:type="dxa"/>
          </w:tcPr>
          <w:p w14:paraId="03263157" w14:textId="66A31C2E" w:rsidR="00EF3784" w:rsidRPr="00AA6956" w:rsidRDefault="00DC5DC8" w:rsidP="00EF3784">
            <w:pPr>
              <w:tabs>
                <w:tab w:val="decimal" w:pos="790"/>
              </w:tabs>
              <w:spacing w:line="240" w:lineRule="atLeast"/>
              <w:ind w:right="-110"/>
              <w:rPr>
                <w:rFonts w:cstheme="minorBidi"/>
                <w:snapToGrid w:val="0"/>
                <w:sz w:val="16"/>
                <w:lang w:eastAsia="th-TH" w:bidi="th-TH"/>
              </w:rPr>
            </w:pPr>
            <w:r w:rsidRPr="007E2410">
              <w:rPr>
                <w:rFonts w:cs="Times New Roman"/>
                <w:snapToGrid w:val="0"/>
                <w:sz w:val="16"/>
                <w:szCs w:val="16"/>
                <w:lang w:eastAsia="th-TH"/>
              </w:rPr>
              <w:t>1</w:t>
            </w:r>
            <w:r w:rsidR="00D91E68">
              <w:rPr>
                <w:rFonts w:cs="Times New Roman"/>
                <w:snapToGrid w:val="0"/>
                <w:sz w:val="16"/>
                <w:szCs w:val="16"/>
                <w:lang w:eastAsia="th-TH"/>
              </w:rPr>
              <w:t>4,610,296</w:t>
            </w:r>
          </w:p>
        </w:tc>
        <w:tc>
          <w:tcPr>
            <w:tcW w:w="270" w:type="dxa"/>
          </w:tcPr>
          <w:p w14:paraId="6B3F8B81"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Pr>
          <w:p w14:paraId="7FD7B6D8" w14:textId="4B63CCCC" w:rsidR="00EF3784" w:rsidRPr="007E2410" w:rsidRDefault="00DC5DC8" w:rsidP="00EF3784">
            <w:pPr>
              <w:tabs>
                <w:tab w:val="decimal" w:pos="735"/>
              </w:tabs>
              <w:spacing w:line="240" w:lineRule="atLeast"/>
              <w:ind w:left="-200" w:right="-110"/>
              <w:rPr>
                <w:rFonts w:cs="Times New Roman"/>
                <w:snapToGrid w:val="0"/>
                <w:sz w:val="16"/>
                <w:szCs w:val="16"/>
                <w:lang w:eastAsia="th-TH"/>
              </w:rPr>
            </w:pPr>
            <w:r w:rsidRPr="007E2410">
              <w:rPr>
                <w:rFonts w:cs="Times New Roman"/>
                <w:snapToGrid w:val="0"/>
                <w:sz w:val="16"/>
                <w:szCs w:val="16"/>
                <w:lang w:eastAsia="th-TH"/>
              </w:rPr>
              <w:t>160,98</w:t>
            </w:r>
            <w:r w:rsidR="00AF630E">
              <w:rPr>
                <w:rFonts w:cs="Times New Roman"/>
                <w:snapToGrid w:val="0"/>
                <w:sz w:val="16"/>
                <w:szCs w:val="16"/>
                <w:lang w:eastAsia="th-TH"/>
              </w:rPr>
              <w:t>2</w:t>
            </w:r>
          </w:p>
        </w:tc>
        <w:tc>
          <w:tcPr>
            <w:tcW w:w="990" w:type="dxa"/>
          </w:tcPr>
          <w:p w14:paraId="1FB6C23D" w14:textId="1A7D05E7" w:rsidR="00EF3784" w:rsidRPr="00AA6956" w:rsidRDefault="00DC5DC8" w:rsidP="00EF3784">
            <w:pPr>
              <w:tabs>
                <w:tab w:val="decimal" w:pos="548"/>
              </w:tabs>
              <w:spacing w:line="240" w:lineRule="atLeast"/>
              <w:ind w:right="-110"/>
              <w:rPr>
                <w:rFonts w:cstheme="minorBidi"/>
                <w:snapToGrid w:val="0"/>
                <w:sz w:val="16"/>
                <w:lang w:eastAsia="th-TH" w:bidi="th-TH"/>
              </w:rPr>
            </w:pPr>
            <w:r w:rsidRPr="00AA6956">
              <w:rPr>
                <w:rFonts w:cs="Times New Roman"/>
                <w:snapToGrid w:val="0"/>
                <w:sz w:val="16"/>
                <w:szCs w:val="16"/>
                <w:lang w:eastAsia="th-TH" w:bidi="th-TH"/>
              </w:rPr>
              <w:t>2.</w:t>
            </w:r>
            <w:r w:rsidR="00793504">
              <w:rPr>
                <w:rFonts w:cs="Times New Roman"/>
                <w:snapToGrid w:val="0"/>
                <w:sz w:val="16"/>
                <w:szCs w:val="16"/>
                <w:lang w:eastAsia="th-TH" w:bidi="th-TH"/>
              </w:rPr>
              <w:t>20</w:t>
            </w:r>
          </w:p>
        </w:tc>
        <w:tc>
          <w:tcPr>
            <w:tcW w:w="270" w:type="dxa"/>
            <w:tcBorders>
              <w:top w:val="nil"/>
              <w:bottom w:val="nil"/>
            </w:tcBorders>
          </w:tcPr>
          <w:p w14:paraId="41465528" w14:textId="77777777" w:rsidR="00EF3784" w:rsidRPr="007E2410" w:rsidRDefault="00EF3784" w:rsidP="00EF3784">
            <w:pPr>
              <w:tabs>
                <w:tab w:val="decimal" w:pos="693"/>
              </w:tabs>
              <w:spacing w:line="240" w:lineRule="atLeast"/>
              <w:ind w:left="-18" w:right="-37"/>
              <w:rPr>
                <w:rFonts w:cs="Times New Roman"/>
                <w:sz w:val="16"/>
                <w:szCs w:val="16"/>
                <w:rtl/>
                <w:cs/>
              </w:rPr>
            </w:pPr>
          </w:p>
        </w:tc>
        <w:tc>
          <w:tcPr>
            <w:tcW w:w="990" w:type="dxa"/>
          </w:tcPr>
          <w:p w14:paraId="423DC5CF" w14:textId="38AA0B8B" w:rsidR="00EF3784" w:rsidRPr="007E2410" w:rsidRDefault="00EF3784" w:rsidP="00EF3784">
            <w:pPr>
              <w:tabs>
                <w:tab w:val="decimal" w:pos="792"/>
              </w:tabs>
              <w:spacing w:line="240" w:lineRule="atLeast"/>
              <w:ind w:left="-153" w:right="-110"/>
              <w:jc w:val="both"/>
              <w:rPr>
                <w:rFonts w:cs="Times New Roman"/>
                <w:snapToGrid w:val="0"/>
                <w:sz w:val="16"/>
                <w:szCs w:val="16"/>
                <w:lang w:eastAsia="th-TH"/>
              </w:rPr>
            </w:pPr>
            <w:r w:rsidRPr="007E2410">
              <w:rPr>
                <w:rFonts w:cs="Times New Roman"/>
                <w:snapToGrid w:val="0"/>
                <w:sz w:val="16"/>
                <w:szCs w:val="16"/>
                <w:lang w:eastAsia="th-TH"/>
              </w:rPr>
              <w:t>14,227,549</w:t>
            </w:r>
          </w:p>
        </w:tc>
        <w:tc>
          <w:tcPr>
            <w:tcW w:w="270" w:type="dxa"/>
          </w:tcPr>
          <w:p w14:paraId="56DA6DB7"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Pr>
          <w:p w14:paraId="14AFE551" w14:textId="2FB5117B" w:rsidR="00EF3784" w:rsidRPr="007E2410" w:rsidRDefault="00EF3784" w:rsidP="00EF3784">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396,554</w:t>
            </w:r>
          </w:p>
        </w:tc>
        <w:tc>
          <w:tcPr>
            <w:tcW w:w="990" w:type="dxa"/>
          </w:tcPr>
          <w:p w14:paraId="19F98583" w14:textId="69338663" w:rsidR="00EF3784" w:rsidRPr="007E2410" w:rsidRDefault="00EF3784" w:rsidP="00EF3784">
            <w:pPr>
              <w:tabs>
                <w:tab w:val="decimal" w:pos="548"/>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2.79</w:t>
            </w:r>
          </w:p>
        </w:tc>
      </w:tr>
      <w:tr w:rsidR="00EF3784" w:rsidRPr="00AB5DFA" w14:paraId="4A71CF59" w14:textId="77777777">
        <w:trPr>
          <w:trHeight w:val="139"/>
        </w:trPr>
        <w:tc>
          <w:tcPr>
            <w:tcW w:w="2628" w:type="dxa"/>
          </w:tcPr>
          <w:p w14:paraId="1C46EC2A" w14:textId="77777777" w:rsidR="00EF3784" w:rsidRPr="00AB5DFA" w:rsidRDefault="00EF3784" w:rsidP="00EF3784">
            <w:pPr>
              <w:tabs>
                <w:tab w:val="left" w:pos="356"/>
              </w:tabs>
              <w:spacing w:line="240" w:lineRule="atLeast"/>
              <w:ind w:right="9"/>
              <w:rPr>
                <w:rFonts w:cs="Times New Roman"/>
                <w:sz w:val="16"/>
                <w:szCs w:val="16"/>
              </w:rPr>
            </w:pPr>
            <w:r w:rsidRPr="00AB5DFA">
              <w:rPr>
                <w:rFonts w:cs="Times New Roman"/>
                <w:sz w:val="16"/>
                <w:szCs w:val="16"/>
              </w:rPr>
              <w:t xml:space="preserve">Investments </w:t>
            </w:r>
          </w:p>
        </w:tc>
        <w:tc>
          <w:tcPr>
            <w:tcW w:w="990" w:type="dxa"/>
            <w:tcBorders>
              <w:bottom w:val="nil"/>
            </w:tcBorders>
          </w:tcPr>
          <w:p w14:paraId="67DED46F" w14:textId="495825B1" w:rsidR="00EF3784" w:rsidRPr="007E2410" w:rsidRDefault="00DC5DC8" w:rsidP="00EF3784">
            <w:pPr>
              <w:tabs>
                <w:tab w:val="decimal" w:pos="790"/>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2,</w:t>
            </w:r>
            <w:r w:rsidR="00D91E68">
              <w:rPr>
                <w:rFonts w:cs="Times New Roman"/>
                <w:snapToGrid w:val="0"/>
                <w:sz w:val="16"/>
                <w:szCs w:val="16"/>
                <w:lang w:eastAsia="th-TH"/>
              </w:rPr>
              <w:t>542,990</w:t>
            </w:r>
          </w:p>
        </w:tc>
        <w:tc>
          <w:tcPr>
            <w:tcW w:w="270" w:type="dxa"/>
            <w:tcBorders>
              <w:bottom w:val="nil"/>
            </w:tcBorders>
          </w:tcPr>
          <w:p w14:paraId="6A88839C"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Borders>
              <w:bottom w:val="nil"/>
            </w:tcBorders>
          </w:tcPr>
          <w:p w14:paraId="122DD6FC" w14:textId="58B9C7D5" w:rsidR="00EF3784" w:rsidRPr="007E2410" w:rsidRDefault="00DC5DC8" w:rsidP="00EF3784">
            <w:pPr>
              <w:tabs>
                <w:tab w:val="decimal" w:pos="735"/>
              </w:tabs>
              <w:spacing w:line="240" w:lineRule="atLeast"/>
              <w:ind w:left="-200" w:right="-110"/>
              <w:rPr>
                <w:rFonts w:cs="Times New Roman"/>
                <w:snapToGrid w:val="0"/>
                <w:sz w:val="16"/>
                <w:szCs w:val="16"/>
                <w:lang w:eastAsia="th-TH"/>
              </w:rPr>
            </w:pPr>
            <w:r w:rsidRPr="007E2410">
              <w:rPr>
                <w:rFonts w:cs="Times New Roman"/>
                <w:snapToGrid w:val="0"/>
                <w:sz w:val="16"/>
                <w:szCs w:val="16"/>
                <w:lang w:eastAsia="th-TH"/>
              </w:rPr>
              <w:t>25,782</w:t>
            </w:r>
          </w:p>
        </w:tc>
        <w:tc>
          <w:tcPr>
            <w:tcW w:w="990" w:type="dxa"/>
          </w:tcPr>
          <w:p w14:paraId="414CF5BF" w14:textId="55AAC8AC" w:rsidR="00EF3784" w:rsidRPr="007E2410" w:rsidRDefault="00793504" w:rsidP="00EF3784">
            <w:pPr>
              <w:tabs>
                <w:tab w:val="decimal" w:pos="548"/>
              </w:tabs>
              <w:spacing w:line="240" w:lineRule="atLeast"/>
              <w:ind w:right="-110"/>
              <w:rPr>
                <w:rFonts w:cs="Times New Roman"/>
                <w:snapToGrid w:val="0"/>
                <w:sz w:val="16"/>
                <w:szCs w:val="16"/>
                <w:lang w:eastAsia="th-TH"/>
              </w:rPr>
            </w:pPr>
            <w:r>
              <w:rPr>
                <w:rFonts w:cs="Times New Roman"/>
                <w:snapToGrid w:val="0"/>
                <w:sz w:val="16"/>
                <w:szCs w:val="16"/>
                <w:lang w:eastAsia="th-TH"/>
              </w:rPr>
              <w:t>2.03</w:t>
            </w:r>
          </w:p>
        </w:tc>
        <w:tc>
          <w:tcPr>
            <w:tcW w:w="270" w:type="dxa"/>
            <w:tcBorders>
              <w:top w:val="nil"/>
              <w:bottom w:val="nil"/>
            </w:tcBorders>
          </w:tcPr>
          <w:p w14:paraId="407C89F6" w14:textId="77777777" w:rsidR="00EF3784" w:rsidRPr="007E2410" w:rsidRDefault="00EF3784" w:rsidP="00EF3784">
            <w:pPr>
              <w:tabs>
                <w:tab w:val="decimal" w:pos="693"/>
              </w:tabs>
              <w:spacing w:line="240" w:lineRule="atLeast"/>
              <w:ind w:left="-18" w:right="-37"/>
              <w:rPr>
                <w:rFonts w:cs="Times New Roman"/>
                <w:sz w:val="16"/>
                <w:szCs w:val="16"/>
              </w:rPr>
            </w:pPr>
          </w:p>
        </w:tc>
        <w:tc>
          <w:tcPr>
            <w:tcW w:w="990" w:type="dxa"/>
          </w:tcPr>
          <w:p w14:paraId="04C57996" w14:textId="3203068E" w:rsidR="00EF3784" w:rsidRPr="007E2410" w:rsidRDefault="00EF3784" w:rsidP="00EF3784">
            <w:pPr>
              <w:tabs>
                <w:tab w:val="decimal" w:pos="792"/>
              </w:tabs>
              <w:spacing w:line="240" w:lineRule="atLeast"/>
              <w:ind w:left="-153" w:right="-110"/>
              <w:jc w:val="both"/>
              <w:rPr>
                <w:rFonts w:cs="Times New Roman"/>
                <w:snapToGrid w:val="0"/>
                <w:sz w:val="16"/>
                <w:szCs w:val="16"/>
                <w:lang w:eastAsia="th-TH"/>
              </w:rPr>
            </w:pPr>
            <w:r w:rsidRPr="007E2410">
              <w:rPr>
                <w:rFonts w:cs="Times New Roman"/>
                <w:snapToGrid w:val="0"/>
                <w:sz w:val="16"/>
                <w:szCs w:val="16"/>
                <w:lang w:eastAsia="th-TH"/>
              </w:rPr>
              <w:t>4,459,143</w:t>
            </w:r>
          </w:p>
        </w:tc>
        <w:tc>
          <w:tcPr>
            <w:tcW w:w="270" w:type="dxa"/>
          </w:tcPr>
          <w:p w14:paraId="26D63374"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Pr>
          <w:p w14:paraId="0280B951" w14:textId="7F487083" w:rsidR="00EF3784" w:rsidRPr="007E2410" w:rsidRDefault="00EF3784" w:rsidP="00EF3784">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104,078</w:t>
            </w:r>
          </w:p>
        </w:tc>
        <w:tc>
          <w:tcPr>
            <w:tcW w:w="990" w:type="dxa"/>
          </w:tcPr>
          <w:p w14:paraId="2BAA970E" w14:textId="45680DEE" w:rsidR="00EF3784" w:rsidRPr="007E2410" w:rsidRDefault="00EF3784" w:rsidP="00EF3784">
            <w:pPr>
              <w:tabs>
                <w:tab w:val="decimal" w:pos="548"/>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2.33</w:t>
            </w:r>
          </w:p>
        </w:tc>
      </w:tr>
      <w:tr w:rsidR="00EF3784" w:rsidRPr="00AB5DFA" w14:paraId="42C9F02C" w14:textId="77777777">
        <w:trPr>
          <w:trHeight w:val="139"/>
        </w:trPr>
        <w:tc>
          <w:tcPr>
            <w:tcW w:w="2628" w:type="dxa"/>
          </w:tcPr>
          <w:p w14:paraId="0B2C6C51" w14:textId="77777777" w:rsidR="00EF3784" w:rsidRPr="00AB5DFA" w:rsidRDefault="00EF3784" w:rsidP="00EF3784">
            <w:pPr>
              <w:tabs>
                <w:tab w:val="left" w:pos="356"/>
              </w:tabs>
              <w:spacing w:line="240" w:lineRule="atLeast"/>
              <w:ind w:right="9"/>
              <w:rPr>
                <w:rFonts w:cs="Times New Roman"/>
                <w:sz w:val="16"/>
                <w:szCs w:val="16"/>
              </w:rPr>
            </w:pPr>
            <w:r w:rsidRPr="00AB5DFA">
              <w:rPr>
                <w:rFonts w:cs="Times New Roman"/>
                <w:sz w:val="16"/>
                <w:szCs w:val="16"/>
              </w:rPr>
              <w:t>Loans to customers</w:t>
            </w:r>
          </w:p>
        </w:tc>
        <w:tc>
          <w:tcPr>
            <w:tcW w:w="990" w:type="dxa"/>
            <w:tcBorders>
              <w:top w:val="nil"/>
              <w:bottom w:val="single" w:sz="4" w:space="0" w:color="auto"/>
            </w:tcBorders>
          </w:tcPr>
          <w:p w14:paraId="424410E1" w14:textId="13E1525E" w:rsidR="00EF3784" w:rsidRPr="00AA6956" w:rsidRDefault="00DC5DC8" w:rsidP="00EF3784">
            <w:pPr>
              <w:tabs>
                <w:tab w:val="decimal" w:pos="790"/>
              </w:tabs>
              <w:spacing w:line="240" w:lineRule="atLeast"/>
              <w:ind w:right="-110"/>
              <w:rPr>
                <w:rFonts w:cstheme="minorBidi"/>
                <w:snapToGrid w:val="0"/>
                <w:sz w:val="16"/>
                <w:lang w:eastAsia="th-TH" w:bidi="th-TH"/>
              </w:rPr>
            </w:pPr>
            <w:r w:rsidRPr="007E2410">
              <w:rPr>
                <w:rFonts w:cs="Times New Roman"/>
                <w:snapToGrid w:val="0"/>
                <w:sz w:val="16"/>
                <w:szCs w:val="16"/>
                <w:lang w:eastAsia="th-TH"/>
              </w:rPr>
              <w:t>16</w:t>
            </w:r>
            <w:r w:rsidR="00D91E68">
              <w:rPr>
                <w:rFonts w:cs="Times New Roman"/>
                <w:snapToGrid w:val="0"/>
                <w:sz w:val="16"/>
                <w:szCs w:val="16"/>
                <w:lang w:eastAsia="th-TH"/>
              </w:rPr>
              <w:t>6,487,885</w:t>
            </w:r>
          </w:p>
        </w:tc>
        <w:tc>
          <w:tcPr>
            <w:tcW w:w="270" w:type="dxa"/>
            <w:tcBorders>
              <w:top w:val="nil"/>
              <w:bottom w:val="nil"/>
            </w:tcBorders>
          </w:tcPr>
          <w:p w14:paraId="48485D15"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Borders>
              <w:top w:val="nil"/>
              <w:bottom w:val="single" w:sz="4" w:space="0" w:color="auto"/>
            </w:tcBorders>
          </w:tcPr>
          <w:p w14:paraId="1B27C433" w14:textId="15F4B9C1" w:rsidR="00EF3784" w:rsidRPr="007E2410" w:rsidRDefault="00DC5DC8" w:rsidP="00EF3784">
            <w:pPr>
              <w:tabs>
                <w:tab w:val="decimal" w:pos="735"/>
              </w:tabs>
              <w:spacing w:line="240" w:lineRule="atLeast"/>
              <w:ind w:left="-200" w:right="-110"/>
              <w:rPr>
                <w:rFonts w:cs="Times New Roman"/>
                <w:snapToGrid w:val="0"/>
                <w:sz w:val="16"/>
                <w:szCs w:val="16"/>
                <w:lang w:eastAsia="th-TH"/>
              </w:rPr>
            </w:pPr>
            <w:r w:rsidRPr="007E2410">
              <w:rPr>
                <w:rFonts w:cs="Times New Roman"/>
                <w:snapToGrid w:val="0"/>
                <w:sz w:val="16"/>
                <w:szCs w:val="16"/>
                <w:lang w:eastAsia="th-TH"/>
              </w:rPr>
              <w:t>8,774,563</w:t>
            </w:r>
          </w:p>
        </w:tc>
        <w:tc>
          <w:tcPr>
            <w:tcW w:w="990" w:type="dxa"/>
          </w:tcPr>
          <w:p w14:paraId="62EBF753" w14:textId="4621987F" w:rsidR="00EF3784" w:rsidRPr="007E2410" w:rsidRDefault="00DC5DC8" w:rsidP="00EF3784">
            <w:pPr>
              <w:tabs>
                <w:tab w:val="decimal" w:pos="548"/>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10.5</w:t>
            </w:r>
            <w:r w:rsidR="00793504">
              <w:rPr>
                <w:rFonts w:cs="Times New Roman"/>
                <w:snapToGrid w:val="0"/>
                <w:sz w:val="16"/>
                <w:szCs w:val="16"/>
                <w:lang w:eastAsia="th-TH"/>
              </w:rPr>
              <w:t>4</w:t>
            </w:r>
          </w:p>
        </w:tc>
        <w:tc>
          <w:tcPr>
            <w:tcW w:w="270" w:type="dxa"/>
            <w:tcBorders>
              <w:top w:val="nil"/>
              <w:bottom w:val="nil"/>
            </w:tcBorders>
          </w:tcPr>
          <w:p w14:paraId="117C0A64" w14:textId="77777777" w:rsidR="00EF3784" w:rsidRPr="007E2410" w:rsidRDefault="00EF3784" w:rsidP="00EF3784">
            <w:pPr>
              <w:tabs>
                <w:tab w:val="decimal" w:pos="693"/>
              </w:tabs>
              <w:spacing w:line="240" w:lineRule="atLeast"/>
              <w:ind w:left="-18" w:right="-37"/>
              <w:rPr>
                <w:rFonts w:cs="Times New Roman"/>
                <w:sz w:val="16"/>
                <w:szCs w:val="16"/>
              </w:rPr>
            </w:pPr>
          </w:p>
        </w:tc>
        <w:tc>
          <w:tcPr>
            <w:tcW w:w="990" w:type="dxa"/>
            <w:tcBorders>
              <w:bottom w:val="nil"/>
            </w:tcBorders>
          </w:tcPr>
          <w:p w14:paraId="5EA74CA2" w14:textId="3053FEE6" w:rsidR="00EF3784" w:rsidRPr="007E2410" w:rsidRDefault="00EF3784" w:rsidP="00EF3784">
            <w:pPr>
              <w:tabs>
                <w:tab w:val="decimal" w:pos="792"/>
              </w:tabs>
              <w:spacing w:line="240" w:lineRule="atLeast"/>
              <w:ind w:left="-153" w:right="-110"/>
              <w:jc w:val="both"/>
              <w:rPr>
                <w:rFonts w:cs="Times New Roman"/>
                <w:snapToGrid w:val="0"/>
                <w:sz w:val="16"/>
                <w:szCs w:val="16"/>
                <w:lang w:eastAsia="th-TH"/>
              </w:rPr>
            </w:pPr>
            <w:r w:rsidRPr="007E2410">
              <w:rPr>
                <w:rFonts w:cs="Times New Roman"/>
                <w:snapToGrid w:val="0"/>
                <w:sz w:val="16"/>
                <w:szCs w:val="16"/>
                <w:lang w:eastAsia="th-TH"/>
              </w:rPr>
              <w:t>152,428,812</w:t>
            </w:r>
          </w:p>
        </w:tc>
        <w:tc>
          <w:tcPr>
            <w:tcW w:w="270" w:type="dxa"/>
            <w:tcBorders>
              <w:bottom w:val="nil"/>
            </w:tcBorders>
          </w:tcPr>
          <w:p w14:paraId="5333C66E"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Borders>
              <w:bottom w:val="nil"/>
            </w:tcBorders>
          </w:tcPr>
          <w:p w14:paraId="0450532A" w14:textId="769CFCF1" w:rsidR="00EF3784" w:rsidRPr="007E2410" w:rsidRDefault="00EF3784" w:rsidP="00EF3784">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17,635,713</w:t>
            </w:r>
          </w:p>
        </w:tc>
        <w:tc>
          <w:tcPr>
            <w:tcW w:w="990" w:type="dxa"/>
            <w:tcBorders>
              <w:bottom w:val="nil"/>
            </w:tcBorders>
          </w:tcPr>
          <w:p w14:paraId="603DED6A" w14:textId="4D673348" w:rsidR="00EF3784" w:rsidRPr="007E2410" w:rsidRDefault="00EF3784" w:rsidP="00EF3784">
            <w:pPr>
              <w:tabs>
                <w:tab w:val="decimal" w:pos="548"/>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11.57</w:t>
            </w:r>
          </w:p>
        </w:tc>
      </w:tr>
      <w:tr w:rsidR="00EF3784" w:rsidRPr="00AB5DFA" w14:paraId="481C00B6" w14:textId="77777777">
        <w:trPr>
          <w:trHeight w:val="20"/>
        </w:trPr>
        <w:tc>
          <w:tcPr>
            <w:tcW w:w="2628" w:type="dxa"/>
          </w:tcPr>
          <w:p w14:paraId="580F9AB4" w14:textId="77777777" w:rsidR="00EF3784" w:rsidRPr="00AB5DFA" w:rsidRDefault="00EF3784" w:rsidP="00EF3784">
            <w:pPr>
              <w:spacing w:line="240" w:lineRule="atLeast"/>
              <w:ind w:right="-81"/>
              <w:rPr>
                <w:rFonts w:cs="Times New Roman"/>
                <w:b/>
                <w:bCs/>
                <w:color w:val="000000"/>
                <w:sz w:val="16"/>
                <w:szCs w:val="16"/>
              </w:rPr>
            </w:pPr>
            <w:r w:rsidRPr="00AB5DFA">
              <w:rPr>
                <w:rFonts w:cs="Times New Roman"/>
                <w:b/>
                <w:bCs/>
                <w:color w:val="000000"/>
                <w:sz w:val="16"/>
                <w:szCs w:val="16"/>
              </w:rPr>
              <w:t>Total</w:t>
            </w:r>
          </w:p>
        </w:tc>
        <w:tc>
          <w:tcPr>
            <w:tcW w:w="990" w:type="dxa"/>
            <w:tcBorders>
              <w:top w:val="single" w:sz="4" w:space="0" w:color="auto"/>
              <w:bottom w:val="double" w:sz="4" w:space="0" w:color="auto"/>
            </w:tcBorders>
          </w:tcPr>
          <w:p w14:paraId="69AED99C" w14:textId="11E40A65" w:rsidR="00EF3784" w:rsidRPr="00AA6956" w:rsidRDefault="00DC5DC8" w:rsidP="00EF3784">
            <w:pPr>
              <w:tabs>
                <w:tab w:val="decimal" w:pos="790"/>
              </w:tabs>
              <w:spacing w:line="240" w:lineRule="atLeast"/>
              <w:ind w:right="-110"/>
              <w:rPr>
                <w:rFonts w:cstheme="minorBidi"/>
                <w:b/>
                <w:bCs/>
                <w:snapToGrid w:val="0"/>
                <w:sz w:val="16"/>
                <w:lang w:eastAsia="th-TH" w:bidi="th-TH"/>
              </w:rPr>
            </w:pPr>
            <w:r w:rsidRPr="007E2410">
              <w:rPr>
                <w:rFonts w:cs="Times New Roman"/>
                <w:b/>
                <w:bCs/>
                <w:snapToGrid w:val="0"/>
                <w:sz w:val="16"/>
                <w:szCs w:val="16"/>
                <w:lang w:eastAsia="th-TH"/>
              </w:rPr>
              <w:t>18</w:t>
            </w:r>
            <w:r w:rsidR="00D91E68">
              <w:rPr>
                <w:rFonts w:cs="Times New Roman"/>
                <w:b/>
                <w:bCs/>
                <w:snapToGrid w:val="0"/>
                <w:sz w:val="16"/>
                <w:szCs w:val="16"/>
                <w:lang w:eastAsia="th-TH"/>
              </w:rPr>
              <w:t>3,</w:t>
            </w:r>
            <w:r w:rsidR="004D79B3">
              <w:rPr>
                <w:rFonts w:cs="Times New Roman"/>
                <w:b/>
                <w:bCs/>
                <w:snapToGrid w:val="0"/>
                <w:sz w:val="16"/>
                <w:szCs w:val="16"/>
                <w:lang w:eastAsia="th-TH"/>
              </w:rPr>
              <w:t>641,171</w:t>
            </w:r>
          </w:p>
        </w:tc>
        <w:tc>
          <w:tcPr>
            <w:tcW w:w="270" w:type="dxa"/>
            <w:tcBorders>
              <w:top w:val="nil"/>
            </w:tcBorders>
          </w:tcPr>
          <w:p w14:paraId="73DF16ED" w14:textId="77777777" w:rsidR="00EF3784" w:rsidRPr="007E2410" w:rsidRDefault="00EF3784" w:rsidP="00EF3784">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tcPr>
          <w:p w14:paraId="507F7975" w14:textId="7CBC7EDF" w:rsidR="00EF3784" w:rsidRPr="007E2410" w:rsidRDefault="00DC5DC8" w:rsidP="00EF3784">
            <w:pPr>
              <w:tabs>
                <w:tab w:val="decimal" w:pos="735"/>
              </w:tabs>
              <w:spacing w:line="240" w:lineRule="atLeast"/>
              <w:ind w:left="-200" w:right="-110"/>
              <w:rPr>
                <w:rFonts w:cs="Times New Roman"/>
                <w:b/>
                <w:bCs/>
                <w:snapToGrid w:val="0"/>
                <w:sz w:val="16"/>
                <w:szCs w:val="16"/>
                <w:lang w:eastAsia="th-TH"/>
              </w:rPr>
            </w:pPr>
            <w:r w:rsidRPr="007E2410">
              <w:rPr>
                <w:rFonts w:cs="Times New Roman"/>
                <w:b/>
                <w:bCs/>
                <w:snapToGrid w:val="0"/>
                <w:sz w:val="16"/>
                <w:szCs w:val="16"/>
                <w:lang w:eastAsia="th-TH"/>
              </w:rPr>
              <w:t>8,961,32</w:t>
            </w:r>
            <w:r w:rsidR="00AF630E">
              <w:rPr>
                <w:rFonts w:cs="Times New Roman"/>
                <w:b/>
                <w:bCs/>
                <w:snapToGrid w:val="0"/>
                <w:sz w:val="16"/>
                <w:szCs w:val="16"/>
                <w:lang w:eastAsia="th-TH"/>
              </w:rPr>
              <w:t>7</w:t>
            </w:r>
          </w:p>
        </w:tc>
        <w:tc>
          <w:tcPr>
            <w:tcW w:w="990" w:type="dxa"/>
          </w:tcPr>
          <w:p w14:paraId="1125C51B" w14:textId="77777777" w:rsidR="00EF3784" w:rsidRPr="007E2410" w:rsidRDefault="00EF3784" w:rsidP="00EF3784">
            <w:pPr>
              <w:tabs>
                <w:tab w:val="decimal" w:pos="548"/>
              </w:tabs>
              <w:spacing w:line="240" w:lineRule="atLeast"/>
              <w:ind w:right="-110"/>
              <w:rPr>
                <w:rFonts w:cs="Times New Roman"/>
                <w:b/>
                <w:bCs/>
                <w:snapToGrid w:val="0"/>
                <w:sz w:val="16"/>
                <w:szCs w:val="16"/>
                <w:lang w:eastAsia="th-TH"/>
              </w:rPr>
            </w:pPr>
          </w:p>
        </w:tc>
        <w:tc>
          <w:tcPr>
            <w:tcW w:w="270" w:type="dxa"/>
            <w:tcBorders>
              <w:top w:val="nil"/>
              <w:bottom w:val="nil"/>
            </w:tcBorders>
          </w:tcPr>
          <w:p w14:paraId="71076111" w14:textId="77777777" w:rsidR="00EF3784" w:rsidRPr="007E2410" w:rsidRDefault="00EF3784" w:rsidP="00EF3784">
            <w:pPr>
              <w:spacing w:line="240" w:lineRule="atLeast"/>
              <w:ind w:right="-81"/>
              <w:rPr>
                <w:rFonts w:cs="Times New Roman"/>
                <w:b/>
                <w:bCs/>
                <w:color w:val="000000"/>
                <w:sz w:val="16"/>
                <w:szCs w:val="16"/>
              </w:rPr>
            </w:pPr>
          </w:p>
        </w:tc>
        <w:tc>
          <w:tcPr>
            <w:tcW w:w="990" w:type="dxa"/>
            <w:tcBorders>
              <w:top w:val="single" w:sz="4" w:space="0" w:color="auto"/>
              <w:bottom w:val="double" w:sz="4" w:space="0" w:color="auto"/>
            </w:tcBorders>
          </w:tcPr>
          <w:p w14:paraId="4323B539" w14:textId="7A3BB833" w:rsidR="00EF3784" w:rsidRPr="007E2410" w:rsidRDefault="00EF3784" w:rsidP="00EF3784">
            <w:pPr>
              <w:tabs>
                <w:tab w:val="decimal" w:pos="792"/>
              </w:tabs>
              <w:spacing w:line="240" w:lineRule="atLeast"/>
              <w:ind w:left="-153" w:right="-110"/>
              <w:jc w:val="both"/>
              <w:rPr>
                <w:rFonts w:cs="Times New Roman"/>
                <w:b/>
                <w:bCs/>
                <w:snapToGrid w:val="0"/>
                <w:sz w:val="16"/>
                <w:szCs w:val="16"/>
                <w:lang w:eastAsia="th-TH"/>
              </w:rPr>
            </w:pPr>
            <w:r w:rsidRPr="007E2410">
              <w:rPr>
                <w:rFonts w:cs="Times New Roman"/>
                <w:b/>
                <w:bCs/>
                <w:snapToGrid w:val="0"/>
                <w:sz w:val="16"/>
                <w:szCs w:val="16"/>
                <w:lang w:eastAsia="th-TH"/>
              </w:rPr>
              <w:t>171,115,504</w:t>
            </w:r>
          </w:p>
        </w:tc>
        <w:tc>
          <w:tcPr>
            <w:tcW w:w="270" w:type="dxa"/>
          </w:tcPr>
          <w:p w14:paraId="4BEC22D9" w14:textId="77777777" w:rsidR="00EF3784" w:rsidRPr="007E2410" w:rsidRDefault="00EF3784" w:rsidP="00EF3784">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tcPr>
          <w:p w14:paraId="3D01C230" w14:textId="5971270B" w:rsidR="00EF3784" w:rsidRPr="007E2410" w:rsidRDefault="00EF3784" w:rsidP="00EF3784">
            <w:pPr>
              <w:tabs>
                <w:tab w:val="decimal" w:pos="735"/>
              </w:tabs>
              <w:spacing w:line="240" w:lineRule="atLeast"/>
              <w:ind w:right="-110"/>
              <w:rPr>
                <w:rFonts w:cs="Times New Roman"/>
                <w:b/>
                <w:bCs/>
                <w:snapToGrid w:val="0"/>
                <w:sz w:val="16"/>
                <w:szCs w:val="16"/>
                <w:lang w:eastAsia="th-TH"/>
              </w:rPr>
            </w:pPr>
            <w:r w:rsidRPr="007E2410">
              <w:rPr>
                <w:rFonts w:cs="Times New Roman"/>
                <w:b/>
                <w:bCs/>
                <w:snapToGrid w:val="0"/>
                <w:sz w:val="16"/>
                <w:szCs w:val="16"/>
                <w:lang w:eastAsia="th-TH"/>
              </w:rPr>
              <w:t>18,136,345</w:t>
            </w:r>
          </w:p>
        </w:tc>
        <w:tc>
          <w:tcPr>
            <w:tcW w:w="990" w:type="dxa"/>
            <w:tcBorders>
              <w:top w:val="nil"/>
              <w:bottom w:val="nil"/>
            </w:tcBorders>
          </w:tcPr>
          <w:p w14:paraId="5AC81009" w14:textId="77777777" w:rsidR="00EF3784" w:rsidRPr="007E2410" w:rsidRDefault="00EF3784" w:rsidP="00EF3784">
            <w:pPr>
              <w:tabs>
                <w:tab w:val="decimal" w:pos="548"/>
              </w:tabs>
              <w:spacing w:line="240" w:lineRule="atLeast"/>
              <w:ind w:right="-110"/>
              <w:rPr>
                <w:rFonts w:cs="Times New Roman"/>
                <w:b/>
                <w:bCs/>
                <w:snapToGrid w:val="0"/>
                <w:sz w:val="16"/>
                <w:szCs w:val="16"/>
                <w:lang w:eastAsia="th-TH"/>
              </w:rPr>
            </w:pPr>
          </w:p>
        </w:tc>
      </w:tr>
      <w:tr w:rsidR="00EF3784" w:rsidRPr="00AB5DFA" w14:paraId="707E48B2" w14:textId="77777777" w:rsidTr="008D2489">
        <w:trPr>
          <w:trHeight w:val="139"/>
        </w:trPr>
        <w:tc>
          <w:tcPr>
            <w:tcW w:w="2628" w:type="dxa"/>
          </w:tcPr>
          <w:p w14:paraId="75541EFB" w14:textId="77777777" w:rsidR="00EF3784" w:rsidRPr="00AB5DFA" w:rsidRDefault="00EF3784" w:rsidP="00EF3784">
            <w:pPr>
              <w:spacing w:line="240" w:lineRule="atLeast"/>
              <w:ind w:right="-81"/>
              <w:rPr>
                <w:rFonts w:cs="Times New Roman"/>
                <w:color w:val="000000"/>
                <w:sz w:val="16"/>
                <w:szCs w:val="16"/>
              </w:rPr>
            </w:pPr>
          </w:p>
        </w:tc>
        <w:tc>
          <w:tcPr>
            <w:tcW w:w="990" w:type="dxa"/>
            <w:tcBorders>
              <w:top w:val="double" w:sz="4" w:space="0" w:color="auto"/>
            </w:tcBorders>
          </w:tcPr>
          <w:p w14:paraId="37356D5C" w14:textId="77777777" w:rsidR="00EF3784" w:rsidRPr="007E2410" w:rsidRDefault="00EF3784" w:rsidP="00EF3784">
            <w:pPr>
              <w:tabs>
                <w:tab w:val="decimal" w:pos="790"/>
              </w:tabs>
              <w:spacing w:line="240" w:lineRule="atLeast"/>
              <w:ind w:right="-110"/>
              <w:rPr>
                <w:rFonts w:cs="Times New Roman"/>
                <w:snapToGrid w:val="0"/>
                <w:sz w:val="16"/>
                <w:szCs w:val="16"/>
                <w:lang w:eastAsia="th-TH"/>
              </w:rPr>
            </w:pPr>
          </w:p>
        </w:tc>
        <w:tc>
          <w:tcPr>
            <w:tcW w:w="270" w:type="dxa"/>
          </w:tcPr>
          <w:p w14:paraId="17B124BC"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Borders>
              <w:top w:val="double" w:sz="4" w:space="0" w:color="auto"/>
            </w:tcBorders>
          </w:tcPr>
          <w:p w14:paraId="01DB10A0" w14:textId="77777777" w:rsidR="00EF3784" w:rsidRPr="007E2410" w:rsidRDefault="00EF3784" w:rsidP="00EF3784">
            <w:pPr>
              <w:tabs>
                <w:tab w:val="decimal" w:pos="735"/>
              </w:tabs>
              <w:spacing w:line="240" w:lineRule="atLeast"/>
              <w:ind w:right="-110"/>
              <w:rPr>
                <w:rFonts w:cs="Times New Roman"/>
                <w:snapToGrid w:val="0"/>
                <w:sz w:val="16"/>
                <w:szCs w:val="16"/>
                <w:lang w:eastAsia="th-TH"/>
              </w:rPr>
            </w:pPr>
          </w:p>
        </w:tc>
        <w:tc>
          <w:tcPr>
            <w:tcW w:w="990" w:type="dxa"/>
          </w:tcPr>
          <w:p w14:paraId="0756613F" w14:textId="77777777" w:rsidR="00EF3784" w:rsidRPr="007E2410" w:rsidRDefault="00EF3784" w:rsidP="00EF3784">
            <w:pPr>
              <w:tabs>
                <w:tab w:val="decimal" w:pos="548"/>
              </w:tabs>
              <w:spacing w:line="240" w:lineRule="atLeast"/>
              <w:ind w:right="-110"/>
              <w:rPr>
                <w:rFonts w:cs="Times New Roman"/>
                <w:snapToGrid w:val="0"/>
                <w:sz w:val="16"/>
                <w:szCs w:val="16"/>
                <w:lang w:eastAsia="th-TH"/>
              </w:rPr>
            </w:pPr>
          </w:p>
        </w:tc>
        <w:tc>
          <w:tcPr>
            <w:tcW w:w="270" w:type="dxa"/>
            <w:tcBorders>
              <w:top w:val="nil"/>
              <w:bottom w:val="nil"/>
            </w:tcBorders>
          </w:tcPr>
          <w:p w14:paraId="17DD638A" w14:textId="77777777" w:rsidR="00EF3784" w:rsidRPr="007E2410" w:rsidRDefault="00EF3784" w:rsidP="00EF3784">
            <w:pPr>
              <w:tabs>
                <w:tab w:val="decimal" w:pos="693"/>
              </w:tabs>
              <w:spacing w:line="240" w:lineRule="atLeast"/>
              <w:ind w:left="-18" w:right="-37"/>
              <w:rPr>
                <w:rFonts w:cs="Times New Roman"/>
                <w:sz w:val="16"/>
                <w:szCs w:val="16"/>
              </w:rPr>
            </w:pPr>
          </w:p>
        </w:tc>
        <w:tc>
          <w:tcPr>
            <w:tcW w:w="990" w:type="dxa"/>
            <w:tcBorders>
              <w:top w:val="double" w:sz="4" w:space="0" w:color="auto"/>
            </w:tcBorders>
          </w:tcPr>
          <w:p w14:paraId="23405AB5" w14:textId="77777777" w:rsidR="00EF3784" w:rsidRPr="007E2410" w:rsidRDefault="00EF3784" w:rsidP="00EF3784">
            <w:pPr>
              <w:tabs>
                <w:tab w:val="decimal" w:pos="792"/>
              </w:tabs>
              <w:spacing w:line="240" w:lineRule="atLeast"/>
              <w:ind w:left="-153" w:right="-110"/>
              <w:jc w:val="both"/>
              <w:rPr>
                <w:rFonts w:cs="Times New Roman"/>
                <w:snapToGrid w:val="0"/>
                <w:sz w:val="16"/>
                <w:szCs w:val="16"/>
                <w:lang w:eastAsia="th-TH"/>
              </w:rPr>
            </w:pPr>
          </w:p>
        </w:tc>
        <w:tc>
          <w:tcPr>
            <w:tcW w:w="270" w:type="dxa"/>
          </w:tcPr>
          <w:p w14:paraId="76E4A6B8"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Borders>
              <w:top w:val="double" w:sz="4" w:space="0" w:color="auto"/>
            </w:tcBorders>
          </w:tcPr>
          <w:p w14:paraId="3CDCE04C" w14:textId="77777777" w:rsidR="00EF3784" w:rsidRPr="007E2410" w:rsidRDefault="00EF3784" w:rsidP="00EF3784">
            <w:pPr>
              <w:tabs>
                <w:tab w:val="decimal" w:pos="735"/>
              </w:tabs>
              <w:spacing w:line="240" w:lineRule="atLeast"/>
              <w:ind w:right="-110"/>
              <w:rPr>
                <w:rFonts w:cs="Times New Roman"/>
                <w:snapToGrid w:val="0"/>
                <w:sz w:val="16"/>
                <w:szCs w:val="16"/>
                <w:lang w:eastAsia="th-TH"/>
              </w:rPr>
            </w:pPr>
          </w:p>
        </w:tc>
        <w:tc>
          <w:tcPr>
            <w:tcW w:w="990" w:type="dxa"/>
            <w:tcBorders>
              <w:top w:val="nil"/>
              <w:bottom w:val="nil"/>
            </w:tcBorders>
          </w:tcPr>
          <w:p w14:paraId="069DD843" w14:textId="77777777" w:rsidR="00EF3784" w:rsidRPr="007E2410" w:rsidRDefault="00EF3784" w:rsidP="00EF3784">
            <w:pPr>
              <w:tabs>
                <w:tab w:val="decimal" w:pos="548"/>
              </w:tabs>
              <w:spacing w:line="240" w:lineRule="atLeast"/>
              <w:ind w:right="-110"/>
              <w:rPr>
                <w:rFonts w:cs="Times New Roman"/>
                <w:snapToGrid w:val="0"/>
                <w:sz w:val="16"/>
                <w:szCs w:val="16"/>
                <w:lang w:eastAsia="th-TH"/>
              </w:rPr>
            </w:pPr>
          </w:p>
        </w:tc>
      </w:tr>
      <w:tr w:rsidR="00EF3784" w:rsidRPr="00AB5DFA" w14:paraId="2D9F0D1D" w14:textId="77777777" w:rsidTr="008D2489">
        <w:trPr>
          <w:trHeight w:val="139"/>
        </w:trPr>
        <w:tc>
          <w:tcPr>
            <w:tcW w:w="2628" w:type="dxa"/>
          </w:tcPr>
          <w:p w14:paraId="37B7CF81" w14:textId="0ACDD987" w:rsidR="00EF3784" w:rsidRPr="00AB5DFA" w:rsidRDefault="00EF3784" w:rsidP="00EF3784">
            <w:pPr>
              <w:spacing w:line="240" w:lineRule="atLeast"/>
              <w:ind w:right="-81"/>
              <w:rPr>
                <w:rFonts w:cs="Times New Roman"/>
                <w:b/>
                <w:bCs/>
                <w:i/>
                <w:iCs/>
                <w:color w:val="000000"/>
                <w:sz w:val="16"/>
                <w:szCs w:val="16"/>
              </w:rPr>
            </w:pPr>
            <w:r w:rsidRPr="00AB5DFA">
              <w:rPr>
                <w:rFonts w:cs="Times New Roman"/>
                <w:b/>
                <w:bCs/>
                <w:i/>
                <w:iCs/>
                <w:color w:val="000000"/>
                <w:sz w:val="16"/>
                <w:szCs w:val="16"/>
              </w:rPr>
              <w:t>Interest-bearing financial</w:t>
            </w:r>
            <w:r>
              <w:rPr>
                <w:rFonts w:cs="Times New Roman"/>
                <w:b/>
                <w:bCs/>
                <w:i/>
                <w:iCs/>
                <w:color w:val="000000"/>
                <w:sz w:val="16"/>
                <w:szCs w:val="16"/>
              </w:rPr>
              <w:t xml:space="preserve"> </w:t>
            </w:r>
            <w:r w:rsidRPr="00AB5DFA">
              <w:rPr>
                <w:rFonts w:cs="Times New Roman"/>
                <w:b/>
                <w:bCs/>
                <w:i/>
                <w:iCs/>
                <w:color w:val="000000"/>
                <w:sz w:val="16"/>
                <w:szCs w:val="16"/>
              </w:rPr>
              <w:t>liabilities</w:t>
            </w:r>
          </w:p>
        </w:tc>
        <w:tc>
          <w:tcPr>
            <w:tcW w:w="990" w:type="dxa"/>
          </w:tcPr>
          <w:p w14:paraId="21A0659A" w14:textId="77777777" w:rsidR="00EF3784" w:rsidRPr="007E2410" w:rsidRDefault="00EF3784" w:rsidP="00EF3784">
            <w:pPr>
              <w:tabs>
                <w:tab w:val="decimal" w:pos="790"/>
              </w:tabs>
              <w:spacing w:line="240" w:lineRule="atLeast"/>
              <w:ind w:right="-110"/>
              <w:rPr>
                <w:rFonts w:cs="Times New Roman"/>
                <w:snapToGrid w:val="0"/>
                <w:sz w:val="16"/>
                <w:szCs w:val="16"/>
                <w:lang w:eastAsia="th-TH"/>
              </w:rPr>
            </w:pPr>
          </w:p>
        </w:tc>
        <w:tc>
          <w:tcPr>
            <w:tcW w:w="270" w:type="dxa"/>
          </w:tcPr>
          <w:p w14:paraId="21668157"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Pr>
          <w:p w14:paraId="747CA983" w14:textId="77777777" w:rsidR="00EF3784" w:rsidRPr="00AA6956" w:rsidRDefault="00EF3784" w:rsidP="00EF3784">
            <w:pPr>
              <w:tabs>
                <w:tab w:val="decimal" w:pos="735"/>
              </w:tabs>
              <w:spacing w:line="240" w:lineRule="atLeast"/>
              <w:ind w:right="-110"/>
              <w:rPr>
                <w:rFonts w:cstheme="minorBidi"/>
                <w:snapToGrid w:val="0"/>
                <w:sz w:val="16"/>
                <w:lang w:eastAsia="th-TH" w:bidi="th-TH"/>
              </w:rPr>
            </w:pPr>
          </w:p>
        </w:tc>
        <w:tc>
          <w:tcPr>
            <w:tcW w:w="990" w:type="dxa"/>
          </w:tcPr>
          <w:p w14:paraId="64BF3DD6" w14:textId="77777777" w:rsidR="00EF3784" w:rsidRPr="007E2410" w:rsidRDefault="00EF3784" w:rsidP="00EF3784">
            <w:pPr>
              <w:tabs>
                <w:tab w:val="decimal" w:pos="548"/>
              </w:tabs>
              <w:spacing w:line="240" w:lineRule="atLeast"/>
              <w:ind w:right="-110"/>
              <w:rPr>
                <w:rFonts w:cs="Times New Roman"/>
                <w:snapToGrid w:val="0"/>
                <w:sz w:val="16"/>
                <w:szCs w:val="16"/>
                <w:lang w:eastAsia="th-TH"/>
              </w:rPr>
            </w:pPr>
          </w:p>
        </w:tc>
        <w:tc>
          <w:tcPr>
            <w:tcW w:w="270" w:type="dxa"/>
            <w:tcBorders>
              <w:top w:val="nil"/>
              <w:bottom w:val="nil"/>
            </w:tcBorders>
          </w:tcPr>
          <w:p w14:paraId="17B42FDC" w14:textId="77777777" w:rsidR="00EF3784" w:rsidRPr="007E2410" w:rsidRDefault="00EF3784" w:rsidP="00EF3784">
            <w:pPr>
              <w:tabs>
                <w:tab w:val="decimal" w:pos="693"/>
              </w:tabs>
              <w:spacing w:line="240" w:lineRule="atLeast"/>
              <w:ind w:left="-18" w:right="-37"/>
              <w:rPr>
                <w:rFonts w:cs="Times New Roman"/>
                <w:sz w:val="16"/>
                <w:szCs w:val="16"/>
              </w:rPr>
            </w:pPr>
          </w:p>
        </w:tc>
        <w:tc>
          <w:tcPr>
            <w:tcW w:w="990" w:type="dxa"/>
          </w:tcPr>
          <w:p w14:paraId="769CBAB9" w14:textId="77777777" w:rsidR="00EF3784" w:rsidRPr="007E2410" w:rsidRDefault="00EF3784" w:rsidP="00EF3784">
            <w:pPr>
              <w:tabs>
                <w:tab w:val="decimal" w:pos="792"/>
              </w:tabs>
              <w:spacing w:line="240" w:lineRule="atLeast"/>
              <w:ind w:left="-153" w:right="-110"/>
              <w:jc w:val="both"/>
              <w:rPr>
                <w:rFonts w:cs="Times New Roman"/>
                <w:snapToGrid w:val="0"/>
                <w:sz w:val="16"/>
                <w:szCs w:val="16"/>
                <w:lang w:eastAsia="th-TH"/>
              </w:rPr>
            </w:pPr>
          </w:p>
        </w:tc>
        <w:tc>
          <w:tcPr>
            <w:tcW w:w="270" w:type="dxa"/>
          </w:tcPr>
          <w:p w14:paraId="75B44710"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Pr>
          <w:p w14:paraId="20171465" w14:textId="77777777" w:rsidR="00EF3784" w:rsidRPr="007E2410" w:rsidRDefault="00EF3784" w:rsidP="00EF3784">
            <w:pPr>
              <w:tabs>
                <w:tab w:val="decimal" w:pos="735"/>
              </w:tabs>
              <w:spacing w:line="240" w:lineRule="atLeast"/>
              <w:ind w:right="-110"/>
              <w:rPr>
                <w:rFonts w:cs="Times New Roman"/>
                <w:snapToGrid w:val="0"/>
                <w:sz w:val="16"/>
                <w:szCs w:val="16"/>
                <w:lang w:eastAsia="th-TH"/>
              </w:rPr>
            </w:pPr>
          </w:p>
        </w:tc>
        <w:tc>
          <w:tcPr>
            <w:tcW w:w="990" w:type="dxa"/>
            <w:tcBorders>
              <w:top w:val="nil"/>
              <w:bottom w:val="nil"/>
            </w:tcBorders>
          </w:tcPr>
          <w:p w14:paraId="4026DAA7" w14:textId="77777777" w:rsidR="00EF3784" w:rsidRPr="007E2410" w:rsidRDefault="00EF3784" w:rsidP="00EF3784">
            <w:pPr>
              <w:tabs>
                <w:tab w:val="decimal" w:pos="548"/>
              </w:tabs>
              <w:spacing w:line="240" w:lineRule="atLeast"/>
              <w:ind w:right="-110"/>
              <w:rPr>
                <w:rFonts w:cs="Times New Roman"/>
                <w:snapToGrid w:val="0"/>
                <w:sz w:val="16"/>
                <w:szCs w:val="16"/>
                <w:lang w:eastAsia="th-TH"/>
              </w:rPr>
            </w:pPr>
          </w:p>
        </w:tc>
      </w:tr>
      <w:tr w:rsidR="00EF3784" w:rsidRPr="00AB5DFA" w14:paraId="205BEFF5" w14:textId="77777777">
        <w:trPr>
          <w:trHeight w:val="139"/>
        </w:trPr>
        <w:tc>
          <w:tcPr>
            <w:tcW w:w="2628" w:type="dxa"/>
          </w:tcPr>
          <w:p w14:paraId="49C6E036" w14:textId="77777777" w:rsidR="00EF3784" w:rsidRPr="00AB5DFA" w:rsidRDefault="00EF3784" w:rsidP="00EF3784">
            <w:pPr>
              <w:spacing w:line="240" w:lineRule="atLeast"/>
              <w:ind w:right="-81"/>
              <w:rPr>
                <w:rFonts w:cs="Times New Roman"/>
                <w:color w:val="000000"/>
                <w:sz w:val="16"/>
                <w:szCs w:val="16"/>
              </w:rPr>
            </w:pPr>
            <w:r w:rsidRPr="00AB5DFA">
              <w:rPr>
                <w:rFonts w:cs="Times New Roman"/>
                <w:color w:val="000000"/>
                <w:sz w:val="16"/>
                <w:szCs w:val="16"/>
              </w:rPr>
              <w:t>Deposits</w:t>
            </w:r>
          </w:p>
        </w:tc>
        <w:tc>
          <w:tcPr>
            <w:tcW w:w="990" w:type="dxa"/>
          </w:tcPr>
          <w:p w14:paraId="6D9446D0" w14:textId="746F7864" w:rsidR="00EF3784" w:rsidRPr="007E2410" w:rsidRDefault="00DC5DC8" w:rsidP="00EF3784">
            <w:pPr>
              <w:tabs>
                <w:tab w:val="decimal" w:pos="790"/>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13</w:t>
            </w:r>
            <w:r w:rsidR="004D79B3">
              <w:rPr>
                <w:rFonts w:cs="Times New Roman"/>
                <w:snapToGrid w:val="0"/>
                <w:sz w:val="16"/>
                <w:szCs w:val="16"/>
                <w:lang w:eastAsia="th-TH"/>
              </w:rPr>
              <w:t>6,961,859</w:t>
            </w:r>
          </w:p>
        </w:tc>
        <w:tc>
          <w:tcPr>
            <w:tcW w:w="270" w:type="dxa"/>
            <w:tcBorders>
              <w:bottom w:val="nil"/>
            </w:tcBorders>
          </w:tcPr>
          <w:p w14:paraId="6C6D998A"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Pr>
          <w:p w14:paraId="43A82643" w14:textId="65332DB8" w:rsidR="00EF3784" w:rsidRPr="007E2410" w:rsidRDefault="00DC5DC8" w:rsidP="00EF3784">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1,659,991</w:t>
            </w:r>
          </w:p>
        </w:tc>
        <w:tc>
          <w:tcPr>
            <w:tcW w:w="990" w:type="dxa"/>
            <w:tcBorders>
              <w:bottom w:val="nil"/>
            </w:tcBorders>
          </w:tcPr>
          <w:p w14:paraId="771C4BB0" w14:textId="736A7AE7" w:rsidR="00EF3784" w:rsidRPr="00AA6956" w:rsidRDefault="00DC5DC8" w:rsidP="00EF3784">
            <w:pPr>
              <w:tabs>
                <w:tab w:val="decimal" w:pos="548"/>
              </w:tabs>
              <w:spacing w:line="240" w:lineRule="atLeast"/>
              <w:ind w:right="-110"/>
              <w:rPr>
                <w:rFonts w:cs="Times New Roman"/>
                <w:snapToGrid w:val="0"/>
                <w:sz w:val="16"/>
                <w:szCs w:val="16"/>
                <w:lang w:eastAsia="th-TH" w:bidi="th-TH"/>
              </w:rPr>
            </w:pPr>
            <w:r w:rsidRPr="00AA6956">
              <w:rPr>
                <w:rFonts w:cs="Times New Roman"/>
                <w:snapToGrid w:val="0"/>
                <w:sz w:val="16"/>
                <w:szCs w:val="16"/>
                <w:lang w:eastAsia="th-TH" w:bidi="th-TH"/>
              </w:rPr>
              <w:t>2.</w:t>
            </w:r>
            <w:r w:rsidR="00793504">
              <w:rPr>
                <w:rFonts w:cs="Times New Roman"/>
                <w:snapToGrid w:val="0"/>
                <w:sz w:val="16"/>
                <w:szCs w:val="16"/>
                <w:lang w:eastAsia="th-TH" w:bidi="th-TH"/>
              </w:rPr>
              <w:t>41</w:t>
            </w:r>
          </w:p>
        </w:tc>
        <w:tc>
          <w:tcPr>
            <w:tcW w:w="270" w:type="dxa"/>
            <w:tcBorders>
              <w:top w:val="nil"/>
              <w:bottom w:val="nil"/>
            </w:tcBorders>
          </w:tcPr>
          <w:p w14:paraId="13909780" w14:textId="77777777" w:rsidR="00EF3784" w:rsidRPr="007E2410" w:rsidRDefault="00EF3784" w:rsidP="00EF3784">
            <w:pPr>
              <w:tabs>
                <w:tab w:val="decimal" w:pos="693"/>
              </w:tabs>
              <w:spacing w:line="240" w:lineRule="atLeast"/>
              <w:ind w:left="-18" w:right="-37"/>
              <w:rPr>
                <w:rFonts w:cs="Times New Roman"/>
                <w:sz w:val="16"/>
                <w:szCs w:val="16"/>
              </w:rPr>
            </w:pPr>
          </w:p>
        </w:tc>
        <w:tc>
          <w:tcPr>
            <w:tcW w:w="990" w:type="dxa"/>
          </w:tcPr>
          <w:p w14:paraId="2D10C705" w14:textId="72B707DE" w:rsidR="00EF3784" w:rsidRPr="007E2410" w:rsidRDefault="00EF3784" w:rsidP="00EF3784">
            <w:pPr>
              <w:tabs>
                <w:tab w:val="decimal" w:pos="792"/>
              </w:tabs>
              <w:spacing w:line="240" w:lineRule="atLeast"/>
              <w:ind w:left="-153" w:right="-110"/>
              <w:jc w:val="both"/>
              <w:rPr>
                <w:rFonts w:cs="Times New Roman"/>
                <w:snapToGrid w:val="0"/>
                <w:sz w:val="16"/>
                <w:szCs w:val="16"/>
                <w:lang w:eastAsia="th-TH"/>
              </w:rPr>
            </w:pPr>
            <w:r w:rsidRPr="007E2410">
              <w:rPr>
                <w:rFonts w:cs="Times New Roman"/>
                <w:snapToGrid w:val="0"/>
                <w:sz w:val="16"/>
                <w:szCs w:val="16"/>
                <w:lang w:eastAsia="th-TH"/>
              </w:rPr>
              <w:t>126,057,551</w:t>
            </w:r>
          </w:p>
        </w:tc>
        <w:tc>
          <w:tcPr>
            <w:tcW w:w="270" w:type="dxa"/>
          </w:tcPr>
          <w:p w14:paraId="77AFC329"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Pr>
          <w:p w14:paraId="2CDEEC83" w14:textId="441ECE14" w:rsidR="00EF3784" w:rsidRPr="007E2410" w:rsidRDefault="00EF3784" w:rsidP="00EF3784">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3,066,516</w:t>
            </w:r>
          </w:p>
        </w:tc>
        <w:tc>
          <w:tcPr>
            <w:tcW w:w="990" w:type="dxa"/>
            <w:tcBorders>
              <w:top w:val="nil"/>
              <w:bottom w:val="nil"/>
            </w:tcBorders>
          </w:tcPr>
          <w:p w14:paraId="2B7AC81E" w14:textId="34D3018D" w:rsidR="00EF3784" w:rsidRPr="007E2410" w:rsidRDefault="00EF3784" w:rsidP="00EF3784">
            <w:pPr>
              <w:tabs>
                <w:tab w:val="decimal" w:pos="548"/>
              </w:tabs>
              <w:spacing w:line="240" w:lineRule="atLeast"/>
              <w:ind w:right="-110"/>
              <w:rPr>
                <w:rFonts w:cs="Times New Roman"/>
                <w:snapToGrid w:val="0"/>
                <w:sz w:val="16"/>
                <w:szCs w:val="16"/>
                <w:lang w:eastAsia="th-TH"/>
              </w:rPr>
            </w:pPr>
            <w:r w:rsidRPr="00AA6956">
              <w:rPr>
                <w:rFonts w:cs="Times New Roman"/>
                <w:snapToGrid w:val="0"/>
                <w:sz w:val="16"/>
                <w:szCs w:val="16"/>
                <w:lang w:eastAsia="th-TH" w:bidi="th-TH"/>
              </w:rPr>
              <w:t>2.43</w:t>
            </w:r>
          </w:p>
        </w:tc>
      </w:tr>
      <w:tr w:rsidR="00EF3784" w:rsidRPr="00AB5DFA" w14:paraId="66EBB8CF" w14:textId="77777777">
        <w:trPr>
          <w:trHeight w:val="139"/>
        </w:trPr>
        <w:tc>
          <w:tcPr>
            <w:tcW w:w="2628" w:type="dxa"/>
          </w:tcPr>
          <w:p w14:paraId="0211414E" w14:textId="77777777" w:rsidR="00EF3784" w:rsidRPr="00AB5DFA" w:rsidRDefault="00EF3784" w:rsidP="00EF3784">
            <w:pPr>
              <w:spacing w:line="240" w:lineRule="atLeast"/>
              <w:ind w:right="-81"/>
              <w:rPr>
                <w:rFonts w:cs="Times New Roman"/>
                <w:color w:val="000000"/>
                <w:sz w:val="16"/>
                <w:szCs w:val="16"/>
              </w:rPr>
            </w:pPr>
            <w:r w:rsidRPr="00AB5DFA">
              <w:rPr>
                <w:rFonts w:cs="Times New Roman"/>
                <w:color w:val="000000"/>
                <w:sz w:val="16"/>
                <w:szCs w:val="16"/>
              </w:rPr>
              <w:t>Interbank and money market items</w:t>
            </w:r>
          </w:p>
        </w:tc>
        <w:tc>
          <w:tcPr>
            <w:tcW w:w="990" w:type="dxa"/>
          </w:tcPr>
          <w:p w14:paraId="6B0302C2" w14:textId="56F9E362" w:rsidR="00EF3784" w:rsidRPr="00AA6956" w:rsidRDefault="00DC5DC8" w:rsidP="00EF3784">
            <w:pPr>
              <w:tabs>
                <w:tab w:val="decimal" w:pos="790"/>
              </w:tabs>
              <w:spacing w:line="240" w:lineRule="atLeast"/>
              <w:ind w:right="-110"/>
              <w:rPr>
                <w:rFonts w:cstheme="minorBidi"/>
                <w:snapToGrid w:val="0"/>
                <w:sz w:val="16"/>
                <w:lang w:eastAsia="th-TH" w:bidi="th-TH"/>
              </w:rPr>
            </w:pPr>
            <w:r w:rsidRPr="007E2410">
              <w:rPr>
                <w:rFonts w:cs="Times New Roman"/>
                <w:snapToGrid w:val="0"/>
                <w:sz w:val="16"/>
                <w:szCs w:val="16"/>
                <w:lang w:eastAsia="th-TH"/>
              </w:rPr>
              <w:t>19,</w:t>
            </w:r>
            <w:r w:rsidR="004D79B3">
              <w:rPr>
                <w:rFonts w:cs="Times New Roman"/>
                <w:snapToGrid w:val="0"/>
                <w:sz w:val="16"/>
                <w:szCs w:val="16"/>
                <w:lang w:eastAsia="th-TH"/>
              </w:rPr>
              <w:t>695,129</w:t>
            </w:r>
          </w:p>
        </w:tc>
        <w:tc>
          <w:tcPr>
            <w:tcW w:w="270" w:type="dxa"/>
            <w:tcBorders>
              <w:top w:val="nil"/>
              <w:bottom w:val="nil"/>
            </w:tcBorders>
          </w:tcPr>
          <w:p w14:paraId="6D8DB9DF"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Pr>
          <w:p w14:paraId="7120986B" w14:textId="7C9468E4" w:rsidR="00EF3784" w:rsidRPr="007E2410" w:rsidRDefault="00DC5DC8" w:rsidP="00EF3784">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78,327</w:t>
            </w:r>
          </w:p>
        </w:tc>
        <w:tc>
          <w:tcPr>
            <w:tcW w:w="990" w:type="dxa"/>
            <w:tcBorders>
              <w:top w:val="nil"/>
              <w:bottom w:val="nil"/>
            </w:tcBorders>
          </w:tcPr>
          <w:p w14:paraId="0E2BCE61" w14:textId="19E116BE" w:rsidR="00EF3784" w:rsidRPr="007E2410" w:rsidRDefault="00DC5DC8" w:rsidP="00EF3784">
            <w:pPr>
              <w:tabs>
                <w:tab w:val="decimal" w:pos="548"/>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0.80</w:t>
            </w:r>
          </w:p>
        </w:tc>
        <w:tc>
          <w:tcPr>
            <w:tcW w:w="270" w:type="dxa"/>
            <w:tcBorders>
              <w:top w:val="nil"/>
              <w:bottom w:val="nil"/>
            </w:tcBorders>
          </w:tcPr>
          <w:p w14:paraId="41990959" w14:textId="77777777" w:rsidR="00EF3784" w:rsidRPr="007E2410" w:rsidRDefault="00EF3784" w:rsidP="00EF3784">
            <w:pPr>
              <w:tabs>
                <w:tab w:val="decimal" w:pos="693"/>
              </w:tabs>
              <w:spacing w:line="240" w:lineRule="atLeast"/>
              <w:ind w:left="-18" w:right="-37"/>
              <w:rPr>
                <w:rFonts w:cs="Times New Roman"/>
                <w:sz w:val="16"/>
                <w:szCs w:val="16"/>
              </w:rPr>
            </w:pPr>
          </w:p>
        </w:tc>
        <w:tc>
          <w:tcPr>
            <w:tcW w:w="990" w:type="dxa"/>
            <w:tcBorders>
              <w:bottom w:val="nil"/>
            </w:tcBorders>
          </w:tcPr>
          <w:p w14:paraId="27087852" w14:textId="030F241C" w:rsidR="00EF3784" w:rsidRPr="007E2410" w:rsidRDefault="00EF3784" w:rsidP="00EF3784">
            <w:pPr>
              <w:tabs>
                <w:tab w:val="decimal" w:pos="792"/>
              </w:tabs>
              <w:spacing w:line="240" w:lineRule="atLeast"/>
              <w:ind w:left="-153" w:right="-110"/>
              <w:jc w:val="both"/>
              <w:rPr>
                <w:rFonts w:cs="Times New Roman"/>
                <w:snapToGrid w:val="0"/>
                <w:sz w:val="16"/>
                <w:szCs w:val="16"/>
                <w:lang w:eastAsia="th-TH"/>
              </w:rPr>
            </w:pPr>
            <w:r w:rsidRPr="007E2410">
              <w:rPr>
                <w:rFonts w:cs="Times New Roman"/>
                <w:snapToGrid w:val="0"/>
                <w:sz w:val="16"/>
                <w:szCs w:val="16"/>
                <w:lang w:eastAsia="th-TH"/>
              </w:rPr>
              <w:t>21,656,046</w:t>
            </w:r>
          </w:p>
        </w:tc>
        <w:tc>
          <w:tcPr>
            <w:tcW w:w="270" w:type="dxa"/>
            <w:tcBorders>
              <w:bottom w:val="nil"/>
            </w:tcBorders>
          </w:tcPr>
          <w:p w14:paraId="0AFCA53A"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Borders>
              <w:bottom w:val="nil"/>
            </w:tcBorders>
          </w:tcPr>
          <w:p w14:paraId="195B67D5" w14:textId="601205C2" w:rsidR="00EF3784" w:rsidRPr="007E2410" w:rsidRDefault="00EF3784" w:rsidP="00EF3784">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157,407</w:t>
            </w:r>
          </w:p>
        </w:tc>
        <w:tc>
          <w:tcPr>
            <w:tcW w:w="990" w:type="dxa"/>
            <w:tcBorders>
              <w:top w:val="nil"/>
              <w:bottom w:val="nil"/>
            </w:tcBorders>
          </w:tcPr>
          <w:p w14:paraId="5744011E" w14:textId="2A1893C1" w:rsidR="00EF3784" w:rsidRPr="007E2410" w:rsidRDefault="00EF3784" w:rsidP="00EF3784">
            <w:pPr>
              <w:tabs>
                <w:tab w:val="decimal" w:pos="548"/>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0.72</w:t>
            </w:r>
          </w:p>
        </w:tc>
      </w:tr>
      <w:tr w:rsidR="00EF3784" w:rsidRPr="00AB5DFA" w14:paraId="264628D9" w14:textId="77777777">
        <w:trPr>
          <w:trHeight w:val="139"/>
        </w:trPr>
        <w:tc>
          <w:tcPr>
            <w:tcW w:w="2628" w:type="dxa"/>
          </w:tcPr>
          <w:p w14:paraId="7C1DC007" w14:textId="77777777" w:rsidR="00EF3784" w:rsidRPr="00AB5DFA" w:rsidRDefault="00EF3784" w:rsidP="00EF3784">
            <w:pPr>
              <w:spacing w:line="240" w:lineRule="atLeast"/>
              <w:ind w:right="-81"/>
              <w:rPr>
                <w:rFonts w:cs="Times New Roman"/>
                <w:color w:val="000000"/>
                <w:sz w:val="16"/>
                <w:szCs w:val="16"/>
              </w:rPr>
            </w:pPr>
            <w:r w:rsidRPr="00AB5DFA">
              <w:rPr>
                <w:rFonts w:cs="Times New Roman"/>
                <w:color w:val="000000"/>
                <w:sz w:val="16"/>
                <w:szCs w:val="16"/>
              </w:rPr>
              <w:t>Debt issued and borrowings</w:t>
            </w:r>
          </w:p>
        </w:tc>
        <w:tc>
          <w:tcPr>
            <w:tcW w:w="990" w:type="dxa"/>
          </w:tcPr>
          <w:p w14:paraId="1C5CBCCA" w14:textId="4B94FCFE" w:rsidR="00EF3784" w:rsidRPr="007E2410" w:rsidRDefault="00DC5DC8" w:rsidP="00EF3784">
            <w:pPr>
              <w:tabs>
                <w:tab w:val="decimal" w:pos="790"/>
              </w:tabs>
              <w:spacing w:line="240" w:lineRule="atLeast"/>
              <w:ind w:right="-110"/>
              <w:rPr>
                <w:rFonts w:cs="Times New Roman"/>
                <w:snapToGrid w:val="0"/>
                <w:sz w:val="16"/>
                <w:szCs w:val="16"/>
                <w:cs/>
                <w:lang w:eastAsia="th-TH" w:bidi="th-TH"/>
              </w:rPr>
            </w:pPr>
            <w:r w:rsidRPr="007E2410">
              <w:rPr>
                <w:rFonts w:cs="Times New Roman"/>
                <w:snapToGrid w:val="0"/>
                <w:sz w:val="16"/>
                <w:szCs w:val="16"/>
                <w:lang w:eastAsia="th-TH" w:bidi="th-TH"/>
              </w:rPr>
              <w:t>2,64</w:t>
            </w:r>
            <w:r w:rsidR="004D79B3">
              <w:rPr>
                <w:rFonts w:cs="Times New Roman"/>
                <w:snapToGrid w:val="0"/>
                <w:sz w:val="16"/>
                <w:szCs w:val="16"/>
                <w:lang w:eastAsia="th-TH" w:bidi="th-TH"/>
              </w:rPr>
              <w:t>1,928</w:t>
            </w:r>
          </w:p>
        </w:tc>
        <w:tc>
          <w:tcPr>
            <w:tcW w:w="270" w:type="dxa"/>
            <w:tcBorders>
              <w:top w:val="nil"/>
              <w:bottom w:val="nil"/>
            </w:tcBorders>
          </w:tcPr>
          <w:p w14:paraId="2CC348C2"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Pr>
          <w:p w14:paraId="5ACAF6DE" w14:textId="4A91270C" w:rsidR="00EF3784" w:rsidRPr="007E2410" w:rsidRDefault="00DC5DC8" w:rsidP="00EF3784">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91,717</w:t>
            </w:r>
          </w:p>
        </w:tc>
        <w:tc>
          <w:tcPr>
            <w:tcW w:w="990" w:type="dxa"/>
            <w:tcBorders>
              <w:top w:val="nil"/>
              <w:bottom w:val="nil"/>
            </w:tcBorders>
          </w:tcPr>
          <w:p w14:paraId="009DBE72" w14:textId="2BE2A973" w:rsidR="00EF3784" w:rsidRPr="007E2410" w:rsidRDefault="00DC5DC8" w:rsidP="00EF3784">
            <w:pPr>
              <w:tabs>
                <w:tab w:val="decimal" w:pos="548"/>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6.94</w:t>
            </w:r>
          </w:p>
        </w:tc>
        <w:tc>
          <w:tcPr>
            <w:tcW w:w="270" w:type="dxa"/>
            <w:tcBorders>
              <w:top w:val="nil"/>
              <w:bottom w:val="nil"/>
            </w:tcBorders>
          </w:tcPr>
          <w:p w14:paraId="3E9FC97F" w14:textId="77777777" w:rsidR="00EF3784" w:rsidRPr="007E2410" w:rsidRDefault="00EF3784" w:rsidP="00EF3784">
            <w:pPr>
              <w:tabs>
                <w:tab w:val="decimal" w:pos="693"/>
              </w:tabs>
              <w:spacing w:line="240" w:lineRule="atLeast"/>
              <w:ind w:left="-18" w:right="-37"/>
              <w:rPr>
                <w:rFonts w:cs="Times New Roman"/>
                <w:sz w:val="16"/>
                <w:szCs w:val="16"/>
              </w:rPr>
            </w:pPr>
          </w:p>
        </w:tc>
        <w:tc>
          <w:tcPr>
            <w:tcW w:w="990" w:type="dxa"/>
            <w:tcBorders>
              <w:bottom w:val="nil"/>
            </w:tcBorders>
          </w:tcPr>
          <w:p w14:paraId="1301DBD1" w14:textId="07F34668" w:rsidR="00EF3784" w:rsidRPr="007E2410" w:rsidRDefault="00EF3784" w:rsidP="00EF3784">
            <w:pPr>
              <w:tabs>
                <w:tab w:val="decimal" w:pos="792"/>
              </w:tabs>
              <w:spacing w:line="240" w:lineRule="atLeast"/>
              <w:ind w:left="-153" w:right="-110"/>
              <w:jc w:val="both"/>
              <w:rPr>
                <w:rFonts w:cs="Times New Roman"/>
                <w:snapToGrid w:val="0"/>
                <w:sz w:val="16"/>
                <w:szCs w:val="16"/>
                <w:lang w:eastAsia="th-TH"/>
              </w:rPr>
            </w:pPr>
            <w:r w:rsidRPr="007E2410">
              <w:rPr>
                <w:rFonts w:cs="Times New Roman"/>
                <w:snapToGrid w:val="0"/>
                <w:sz w:val="16"/>
                <w:szCs w:val="16"/>
                <w:cs/>
                <w:lang w:eastAsia="th-TH" w:bidi="th-TH"/>
              </w:rPr>
              <w:t>2</w:t>
            </w:r>
            <w:r w:rsidRPr="007E2410">
              <w:rPr>
                <w:rFonts w:cs="Times New Roman"/>
                <w:snapToGrid w:val="0"/>
                <w:sz w:val="16"/>
                <w:szCs w:val="16"/>
                <w:lang w:eastAsia="th-TH"/>
              </w:rPr>
              <w:t>,</w:t>
            </w:r>
            <w:r w:rsidRPr="007E2410">
              <w:rPr>
                <w:rFonts w:cs="Times New Roman"/>
                <w:snapToGrid w:val="0"/>
                <w:sz w:val="16"/>
                <w:szCs w:val="16"/>
                <w:cs/>
                <w:lang w:eastAsia="th-TH" w:bidi="th-TH"/>
              </w:rPr>
              <w:t>62</w:t>
            </w:r>
            <w:r w:rsidRPr="007E2410">
              <w:rPr>
                <w:rFonts w:cs="Times New Roman"/>
                <w:snapToGrid w:val="0"/>
                <w:sz w:val="16"/>
                <w:szCs w:val="16"/>
                <w:lang w:eastAsia="th-TH" w:bidi="th-TH"/>
              </w:rPr>
              <w:t>3,531</w:t>
            </w:r>
          </w:p>
        </w:tc>
        <w:tc>
          <w:tcPr>
            <w:tcW w:w="270" w:type="dxa"/>
            <w:tcBorders>
              <w:bottom w:val="nil"/>
            </w:tcBorders>
          </w:tcPr>
          <w:p w14:paraId="495A953A" w14:textId="77777777" w:rsidR="00EF3784" w:rsidRPr="007E2410" w:rsidRDefault="00EF3784" w:rsidP="00EF3784">
            <w:pPr>
              <w:tabs>
                <w:tab w:val="decimal" w:pos="783"/>
              </w:tabs>
              <w:spacing w:line="240" w:lineRule="atLeast"/>
              <w:ind w:right="-110"/>
              <w:rPr>
                <w:rFonts w:cs="Times New Roman"/>
                <w:snapToGrid w:val="0"/>
                <w:sz w:val="16"/>
                <w:szCs w:val="16"/>
                <w:lang w:eastAsia="th-TH"/>
              </w:rPr>
            </w:pPr>
          </w:p>
        </w:tc>
        <w:tc>
          <w:tcPr>
            <w:tcW w:w="900" w:type="dxa"/>
            <w:tcBorders>
              <w:bottom w:val="nil"/>
            </w:tcBorders>
          </w:tcPr>
          <w:p w14:paraId="331BA3AB" w14:textId="3B8C9D82" w:rsidR="00EF3784" w:rsidRPr="007E2410" w:rsidRDefault="00EF3784" w:rsidP="00EF3784">
            <w:pPr>
              <w:tabs>
                <w:tab w:val="decimal" w:pos="735"/>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183,843</w:t>
            </w:r>
          </w:p>
        </w:tc>
        <w:tc>
          <w:tcPr>
            <w:tcW w:w="990" w:type="dxa"/>
            <w:tcBorders>
              <w:top w:val="nil"/>
              <w:bottom w:val="nil"/>
            </w:tcBorders>
          </w:tcPr>
          <w:p w14:paraId="520F0BD7" w14:textId="7740BDE5" w:rsidR="00EF3784" w:rsidRPr="007E2410" w:rsidRDefault="00EF3784" w:rsidP="00EF3784">
            <w:pPr>
              <w:tabs>
                <w:tab w:val="decimal" w:pos="548"/>
              </w:tabs>
              <w:spacing w:line="240" w:lineRule="atLeast"/>
              <w:ind w:right="-110"/>
              <w:rPr>
                <w:rFonts w:cs="Times New Roman"/>
                <w:snapToGrid w:val="0"/>
                <w:sz w:val="16"/>
                <w:szCs w:val="16"/>
                <w:lang w:eastAsia="th-TH"/>
              </w:rPr>
            </w:pPr>
            <w:r w:rsidRPr="007E2410">
              <w:rPr>
                <w:rFonts w:cs="Times New Roman"/>
                <w:snapToGrid w:val="0"/>
                <w:sz w:val="16"/>
                <w:szCs w:val="16"/>
                <w:lang w:eastAsia="th-TH"/>
              </w:rPr>
              <w:t>7.01</w:t>
            </w:r>
          </w:p>
        </w:tc>
      </w:tr>
      <w:tr w:rsidR="00EF3784" w:rsidRPr="00AB5DFA" w14:paraId="78429371" w14:textId="77777777">
        <w:trPr>
          <w:trHeight w:val="139"/>
        </w:trPr>
        <w:tc>
          <w:tcPr>
            <w:tcW w:w="2628" w:type="dxa"/>
            <w:tcBorders>
              <w:top w:val="nil"/>
              <w:bottom w:val="nil"/>
            </w:tcBorders>
          </w:tcPr>
          <w:p w14:paraId="6C99DC54" w14:textId="77777777" w:rsidR="00EF3784" w:rsidRPr="00AB5DFA" w:rsidRDefault="00EF3784" w:rsidP="00EF3784">
            <w:pPr>
              <w:spacing w:line="240" w:lineRule="atLeast"/>
              <w:ind w:right="-81"/>
              <w:rPr>
                <w:rFonts w:cs="Times New Roman"/>
                <w:b/>
                <w:bCs/>
                <w:color w:val="000000"/>
                <w:sz w:val="16"/>
                <w:szCs w:val="16"/>
              </w:rPr>
            </w:pPr>
            <w:r w:rsidRPr="00AB5DFA">
              <w:rPr>
                <w:rFonts w:cs="Times New Roman"/>
                <w:b/>
                <w:bCs/>
                <w:color w:val="000000"/>
                <w:sz w:val="16"/>
                <w:szCs w:val="16"/>
              </w:rPr>
              <w:t>Total</w:t>
            </w:r>
          </w:p>
        </w:tc>
        <w:tc>
          <w:tcPr>
            <w:tcW w:w="990" w:type="dxa"/>
            <w:tcBorders>
              <w:top w:val="single" w:sz="4" w:space="0" w:color="auto"/>
              <w:bottom w:val="double" w:sz="4" w:space="0" w:color="auto"/>
            </w:tcBorders>
          </w:tcPr>
          <w:p w14:paraId="65A67800" w14:textId="2DBA86AC" w:rsidR="00EF3784" w:rsidRPr="00AA6956" w:rsidRDefault="00DC5DC8" w:rsidP="00EF3784">
            <w:pPr>
              <w:tabs>
                <w:tab w:val="decimal" w:pos="790"/>
              </w:tabs>
              <w:spacing w:line="240" w:lineRule="atLeast"/>
              <w:ind w:right="-110"/>
              <w:rPr>
                <w:rFonts w:cstheme="minorBidi"/>
                <w:b/>
                <w:bCs/>
                <w:snapToGrid w:val="0"/>
                <w:sz w:val="16"/>
                <w:lang w:eastAsia="th-TH" w:bidi="th-TH"/>
              </w:rPr>
            </w:pPr>
            <w:r w:rsidRPr="00AA6956">
              <w:rPr>
                <w:rFonts w:cs="Times New Roman"/>
                <w:b/>
                <w:bCs/>
                <w:snapToGrid w:val="0"/>
                <w:sz w:val="16"/>
                <w:szCs w:val="16"/>
                <w:lang w:eastAsia="th-TH" w:bidi="th-TH"/>
              </w:rPr>
              <w:t>159,</w:t>
            </w:r>
            <w:r w:rsidR="00793504">
              <w:rPr>
                <w:rFonts w:cs="Times New Roman"/>
                <w:b/>
                <w:bCs/>
                <w:snapToGrid w:val="0"/>
                <w:sz w:val="16"/>
                <w:szCs w:val="16"/>
                <w:lang w:eastAsia="th-TH" w:bidi="th-TH"/>
              </w:rPr>
              <w:t>298,916</w:t>
            </w:r>
          </w:p>
        </w:tc>
        <w:tc>
          <w:tcPr>
            <w:tcW w:w="270" w:type="dxa"/>
            <w:tcBorders>
              <w:top w:val="nil"/>
              <w:bottom w:val="nil"/>
            </w:tcBorders>
          </w:tcPr>
          <w:p w14:paraId="3E569102" w14:textId="77777777" w:rsidR="00EF3784" w:rsidRPr="007E2410" w:rsidRDefault="00EF3784" w:rsidP="00EF3784">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tcPr>
          <w:p w14:paraId="1A05E0FB" w14:textId="33363593" w:rsidR="00EF3784" w:rsidRPr="007E2410" w:rsidRDefault="00DC5DC8" w:rsidP="00EF3784">
            <w:pPr>
              <w:tabs>
                <w:tab w:val="decimal" w:pos="735"/>
              </w:tabs>
              <w:spacing w:line="240" w:lineRule="atLeast"/>
              <w:ind w:right="-110"/>
              <w:rPr>
                <w:rFonts w:cs="Times New Roman"/>
                <w:b/>
                <w:bCs/>
                <w:snapToGrid w:val="0"/>
                <w:sz w:val="16"/>
                <w:szCs w:val="16"/>
                <w:lang w:eastAsia="th-TH"/>
              </w:rPr>
            </w:pPr>
            <w:r w:rsidRPr="007E2410">
              <w:rPr>
                <w:rFonts w:cs="Times New Roman"/>
                <w:b/>
                <w:bCs/>
                <w:snapToGrid w:val="0"/>
                <w:sz w:val="16"/>
                <w:szCs w:val="16"/>
                <w:lang w:eastAsia="th-TH"/>
              </w:rPr>
              <w:t>1,830,035</w:t>
            </w:r>
          </w:p>
        </w:tc>
        <w:tc>
          <w:tcPr>
            <w:tcW w:w="990" w:type="dxa"/>
            <w:tcBorders>
              <w:top w:val="nil"/>
              <w:bottom w:val="nil"/>
            </w:tcBorders>
          </w:tcPr>
          <w:p w14:paraId="5B04C126" w14:textId="77777777" w:rsidR="00EF3784" w:rsidRPr="007E2410" w:rsidRDefault="00EF3784" w:rsidP="00EF3784">
            <w:pPr>
              <w:tabs>
                <w:tab w:val="decimal" w:pos="783"/>
              </w:tabs>
              <w:spacing w:line="240" w:lineRule="atLeast"/>
              <w:ind w:right="-110"/>
              <w:rPr>
                <w:rFonts w:cs="Times New Roman"/>
                <w:b/>
                <w:bCs/>
                <w:snapToGrid w:val="0"/>
                <w:sz w:val="16"/>
                <w:szCs w:val="16"/>
                <w:lang w:eastAsia="th-TH"/>
              </w:rPr>
            </w:pPr>
          </w:p>
        </w:tc>
        <w:tc>
          <w:tcPr>
            <w:tcW w:w="270" w:type="dxa"/>
            <w:tcBorders>
              <w:top w:val="nil"/>
              <w:bottom w:val="nil"/>
            </w:tcBorders>
          </w:tcPr>
          <w:p w14:paraId="6072B9BA" w14:textId="77777777" w:rsidR="00EF3784" w:rsidRPr="007E2410" w:rsidRDefault="00EF3784" w:rsidP="00EF3784">
            <w:pPr>
              <w:tabs>
                <w:tab w:val="decimal" w:pos="693"/>
              </w:tabs>
              <w:spacing w:line="240" w:lineRule="atLeast"/>
              <w:ind w:left="-18" w:right="-37"/>
              <w:rPr>
                <w:rFonts w:cs="Times New Roman"/>
                <w:b/>
                <w:bCs/>
                <w:sz w:val="16"/>
                <w:szCs w:val="16"/>
              </w:rPr>
            </w:pPr>
          </w:p>
        </w:tc>
        <w:tc>
          <w:tcPr>
            <w:tcW w:w="990" w:type="dxa"/>
            <w:tcBorders>
              <w:top w:val="single" w:sz="4" w:space="0" w:color="auto"/>
              <w:bottom w:val="double" w:sz="4" w:space="0" w:color="auto"/>
            </w:tcBorders>
          </w:tcPr>
          <w:p w14:paraId="2C4BF621" w14:textId="71F4C355" w:rsidR="00EF3784" w:rsidRPr="007E2410" w:rsidRDefault="00EF3784" w:rsidP="00EF3784">
            <w:pPr>
              <w:tabs>
                <w:tab w:val="decimal" w:pos="792"/>
              </w:tabs>
              <w:spacing w:line="240" w:lineRule="atLeast"/>
              <w:ind w:left="-153" w:right="-110"/>
              <w:jc w:val="both"/>
              <w:rPr>
                <w:rFonts w:cs="Times New Roman"/>
                <w:b/>
                <w:bCs/>
                <w:snapToGrid w:val="0"/>
                <w:sz w:val="16"/>
                <w:szCs w:val="16"/>
                <w:lang w:eastAsia="th-TH"/>
              </w:rPr>
            </w:pPr>
            <w:r w:rsidRPr="007E2410">
              <w:rPr>
                <w:rFonts w:cs="Times New Roman"/>
                <w:b/>
                <w:bCs/>
                <w:snapToGrid w:val="0"/>
                <w:sz w:val="16"/>
                <w:szCs w:val="16"/>
                <w:lang w:eastAsia="th-TH"/>
              </w:rPr>
              <w:t>150,337,128</w:t>
            </w:r>
          </w:p>
        </w:tc>
        <w:tc>
          <w:tcPr>
            <w:tcW w:w="270" w:type="dxa"/>
            <w:tcBorders>
              <w:top w:val="nil"/>
              <w:bottom w:val="nil"/>
            </w:tcBorders>
          </w:tcPr>
          <w:p w14:paraId="792E167E" w14:textId="77777777" w:rsidR="00EF3784" w:rsidRPr="007E2410" w:rsidRDefault="00EF3784" w:rsidP="00EF3784">
            <w:pPr>
              <w:tabs>
                <w:tab w:val="decimal" w:pos="783"/>
              </w:tabs>
              <w:spacing w:line="240" w:lineRule="atLeast"/>
              <w:ind w:right="-110"/>
              <w:rPr>
                <w:rFonts w:cs="Times New Roman"/>
                <w:b/>
                <w:bCs/>
                <w:snapToGrid w:val="0"/>
                <w:sz w:val="16"/>
                <w:szCs w:val="16"/>
                <w:lang w:eastAsia="th-TH"/>
              </w:rPr>
            </w:pPr>
          </w:p>
        </w:tc>
        <w:tc>
          <w:tcPr>
            <w:tcW w:w="900" w:type="dxa"/>
            <w:tcBorders>
              <w:top w:val="single" w:sz="4" w:space="0" w:color="auto"/>
              <w:bottom w:val="double" w:sz="4" w:space="0" w:color="auto"/>
            </w:tcBorders>
          </w:tcPr>
          <w:p w14:paraId="7821DD0D" w14:textId="6D42F67A" w:rsidR="00EF3784" w:rsidRPr="007E2410" w:rsidRDefault="00EF3784" w:rsidP="00EF3784">
            <w:pPr>
              <w:tabs>
                <w:tab w:val="decimal" w:pos="735"/>
              </w:tabs>
              <w:spacing w:line="240" w:lineRule="atLeast"/>
              <w:ind w:right="-110"/>
              <w:rPr>
                <w:rFonts w:cs="Times New Roman"/>
                <w:b/>
                <w:bCs/>
                <w:snapToGrid w:val="0"/>
                <w:sz w:val="16"/>
                <w:szCs w:val="16"/>
                <w:lang w:eastAsia="th-TH"/>
              </w:rPr>
            </w:pPr>
            <w:r w:rsidRPr="007E2410">
              <w:rPr>
                <w:rFonts w:cs="Times New Roman"/>
                <w:b/>
                <w:bCs/>
                <w:snapToGrid w:val="0"/>
                <w:sz w:val="16"/>
                <w:szCs w:val="16"/>
                <w:lang w:eastAsia="th-TH"/>
              </w:rPr>
              <w:t>3,407,766</w:t>
            </w:r>
          </w:p>
        </w:tc>
        <w:tc>
          <w:tcPr>
            <w:tcW w:w="990" w:type="dxa"/>
            <w:tcBorders>
              <w:top w:val="nil"/>
              <w:bottom w:val="nil"/>
            </w:tcBorders>
          </w:tcPr>
          <w:p w14:paraId="5B94D880" w14:textId="77777777" w:rsidR="00EF3784" w:rsidRPr="007E2410" w:rsidRDefault="00EF3784" w:rsidP="00EF3784">
            <w:pPr>
              <w:tabs>
                <w:tab w:val="decimal" w:pos="783"/>
              </w:tabs>
              <w:spacing w:line="240" w:lineRule="atLeast"/>
              <w:ind w:right="-110"/>
              <w:rPr>
                <w:rFonts w:cs="Times New Roman"/>
                <w:b/>
                <w:bCs/>
                <w:snapToGrid w:val="0"/>
                <w:sz w:val="16"/>
                <w:szCs w:val="16"/>
                <w:lang w:eastAsia="th-TH"/>
              </w:rPr>
            </w:pPr>
          </w:p>
        </w:tc>
      </w:tr>
    </w:tbl>
    <w:p w14:paraId="09F82847" w14:textId="75E06EFA" w:rsidR="00D70B93" w:rsidRDefault="00D70B93">
      <w:pPr>
        <w:rPr>
          <w:rFonts w:eastAsia="AngsanaNew" w:cs="Times New Roman"/>
          <w:b/>
          <w:bCs/>
          <w:i/>
          <w:iCs/>
          <w:szCs w:val="22"/>
        </w:rPr>
      </w:pPr>
    </w:p>
    <w:p w14:paraId="506FCB77" w14:textId="4B57FFAB" w:rsidR="00BD2289" w:rsidRPr="0012708E" w:rsidRDefault="00BD2289" w:rsidP="00BD2289">
      <w:pPr>
        <w:autoSpaceDE w:val="0"/>
        <w:autoSpaceDN w:val="0"/>
        <w:adjustRightInd w:val="0"/>
        <w:ind w:left="540"/>
        <w:jc w:val="both"/>
        <w:rPr>
          <w:rFonts w:eastAsia="AngsanaNew" w:cs="Times New Roman"/>
          <w:b/>
          <w:bCs/>
          <w:i/>
          <w:iCs/>
          <w:szCs w:val="22"/>
        </w:rPr>
      </w:pPr>
      <w:r w:rsidRPr="0012708E">
        <w:rPr>
          <w:rFonts w:eastAsia="AngsanaNew" w:cs="Times New Roman"/>
          <w:b/>
          <w:bCs/>
          <w:i/>
          <w:iCs/>
          <w:szCs w:val="22"/>
        </w:rPr>
        <w:t>Sensitivity analysis</w:t>
      </w:r>
    </w:p>
    <w:p w14:paraId="6BDD78C8" w14:textId="77777777" w:rsidR="00BD2289" w:rsidRPr="006A2500" w:rsidRDefault="00BD2289" w:rsidP="006A2500">
      <w:pPr>
        <w:autoSpaceDE w:val="0"/>
        <w:autoSpaceDN w:val="0"/>
        <w:adjustRightInd w:val="0"/>
        <w:ind w:left="540"/>
        <w:jc w:val="thaiDistribute"/>
        <w:rPr>
          <w:rFonts w:eastAsia="AngsanaNew" w:cs="Times New Roman"/>
          <w:szCs w:val="22"/>
        </w:rPr>
      </w:pPr>
    </w:p>
    <w:p w14:paraId="2A6F87B8" w14:textId="30A62030" w:rsidR="00BD2289" w:rsidRPr="0012708E" w:rsidRDefault="00F03EC8" w:rsidP="00BD2289">
      <w:pPr>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A reasonable possible change of 100 basis points in interest rates at the reporting date would have increased (decreased) </w:t>
      </w:r>
      <w:r w:rsidR="00BD2289" w:rsidRPr="0012708E">
        <w:rPr>
          <w:rFonts w:cs="Times New Roman"/>
          <w:color w:val="000000"/>
          <w:szCs w:val="22"/>
          <w:lang w:bidi="th-TH"/>
        </w:rPr>
        <w:t xml:space="preserve">profit or loss by </w:t>
      </w:r>
      <w:r w:rsidRPr="0012708E">
        <w:rPr>
          <w:rFonts w:cs="Times New Roman"/>
          <w:color w:val="000000"/>
          <w:szCs w:val="22"/>
          <w:lang w:bidi="th-TH"/>
        </w:rPr>
        <w:t>the amounts shown below</w:t>
      </w:r>
      <w:r w:rsidR="00BD2289" w:rsidRPr="0012708E">
        <w:rPr>
          <w:rFonts w:cs="Times New Roman"/>
          <w:color w:val="000000"/>
          <w:szCs w:val="22"/>
          <w:lang w:bidi="th-TH"/>
        </w:rPr>
        <w:t>. Other factors are supposed to be constant in this analysis.</w:t>
      </w:r>
    </w:p>
    <w:p w14:paraId="08DD7ECB" w14:textId="77777777" w:rsidR="003F709A" w:rsidRPr="0012708E" w:rsidRDefault="003F709A" w:rsidP="00AC63B7">
      <w:pPr>
        <w:autoSpaceDE w:val="0"/>
        <w:autoSpaceDN w:val="0"/>
        <w:adjustRightInd w:val="0"/>
        <w:ind w:left="540"/>
        <w:jc w:val="thaiDistribute"/>
        <w:rPr>
          <w:rFonts w:cs="Times New Roman"/>
          <w:color w:val="000000"/>
          <w:szCs w:val="22"/>
          <w:lang w:bidi="th-TH"/>
        </w:rPr>
      </w:pPr>
    </w:p>
    <w:tbl>
      <w:tblPr>
        <w:tblW w:w="9162" w:type="dxa"/>
        <w:tblInd w:w="468" w:type="dxa"/>
        <w:tblLayout w:type="fixed"/>
        <w:tblLook w:val="0000" w:firstRow="0" w:lastRow="0" w:firstColumn="0" w:lastColumn="0" w:noHBand="0" w:noVBand="0"/>
      </w:tblPr>
      <w:tblGrid>
        <w:gridCol w:w="5922"/>
        <w:gridCol w:w="1530"/>
        <w:gridCol w:w="270"/>
        <w:gridCol w:w="1440"/>
      </w:tblGrid>
      <w:tr w:rsidR="00AC63B7" w:rsidRPr="0012708E" w14:paraId="70B59455" w14:textId="77777777" w:rsidTr="002247BB">
        <w:trPr>
          <w:cantSplit/>
          <w:tblHeader/>
        </w:trPr>
        <w:tc>
          <w:tcPr>
            <w:tcW w:w="5922" w:type="dxa"/>
          </w:tcPr>
          <w:p w14:paraId="358E9F8B"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3B8B7934"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Consolidated</w:t>
            </w:r>
          </w:p>
        </w:tc>
      </w:tr>
      <w:tr w:rsidR="00AC63B7" w:rsidRPr="0012708E" w14:paraId="75838565" w14:textId="77777777" w:rsidTr="002247BB">
        <w:trPr>
          <w:cantSplit/>
          <w:tblHeader/>
        </w:trPr>
        <w:tc>
          <w:tcPr>
            <w:tcW w:w="5922" w:type="dxa"/>
          </w:tcPr>
          <w:p w14:paraId="010875EC"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3CA087B8" w14:textId="77777777" w:rsidR="00AC63B7" w:rsidRPr="00362604" w:rsidRDefault="00AC63B7" w:rsidP="002247BB">
            <w:pPr>
              <w:spacing w:line="240" w:lineRule="atLeast"/>
              <w:ind w:left="-117" w:right="-90"/>
              <w:jc w:val="center"/>
              <w:rPr>
                <w:rFonts w:cs="Times New Roman"/>
                <w:szCs w:val="22"/>
              </w:rPr>
            </w:pPr>
            <w:r w:rsidRPr="00362604">
              <w:rPr>
                <w:rFonts w:cs="Times New Roman"/>
                <w:szCs w:val="22"/>
              </w:rPr>
              <w:t>Profit or loss</w:t>
            </w:r>
          </w:p>
        </w:tc>
      </w:tr>
      <w:tr w:rsidR="00AC63B7" w:rsidRPr="0012708E" w14:paraId="704461FA" w14:textId="77777777" w:rsidTr="008D2489">
        <w:trPr>
          <w:cantSplit/>
          <w:trHeight w:val="69"/>
          <w:tblHeader/>
        </w:trPr>
        <w:tc>
          <w:tcPr>
            <w:tcW w:w="5922" w:type="dxa"/>
          </w:tcPr>
          <w:p w14:paraId="670ACFE5" w14:textId="77777777" w:rsidR="00AC63B7" w:rsidRPr="008D2489" w:rsidRDefault="00AC63B7" w:rsidP="002247BB">
            <w:pPr>
              <w:spacing w:line="240" w:lineRule="atLeast"/>
              <w:ind w:left="-18" w:right="-18"/>
              <w:rPr>
                <w:rFonts w:cs="Times New Roman"/>
                <w:szCs w:val="22"/>
                <w:rtl/>
                <w:cs/>
                <w:lang w:bidi="th-TH"/>
              </w:rPr>
            </w:pPr>
          </w:p>
        </w:tc>
        <w:tc>
          <w:tcPr>
            <w:tcW w:w="1530" w:type="dxa"/>
          </w:tcPr>
          <w:p w14:paraId="24D66407" w14:textId="77777777" w:rsidR="00AC63B7" w:rsidRPr="00531BDB" w:rsidRDefault="00AC63B7" w:rsidP="002247BB">
            <w:pPr>
              <w:spacing w:line="240" w:lineRule="atLeast"/>
              <w:ind w:left="-117" w:right="-90"/>
              <w:jc w:val="center"/>
              <w:rPr>
                <w:rFonts w:cs="Times New Roman"/>
                <w:szCs w:val="22"/>
                <w:rtl/>
                <w:cs/>
              </w:rPr>
            </w:pPr>
            <w:r w:rsidRPr="00531BDB">
              <w:rPr>
                <w:rFonts w:cs="Times New Roman"/>
                <w:szCs w:val="22"/>
              </w:rPr>
              <w:t>Increase</w:t>
            </w:r>
          </w:p>
        </w:tc>
        <w:tc>
          <w:tcPr>
            <w:tcW w:w="270" w:type="dxa"/>
          </w:tcPr>
          <w:p w14:paraId="4FC8203B" w14:textId="77777777" w:rsidR="00AC63B7" w:rsidRPr="00531BDB" w:rsidRDefault="00AC63B7" w:rsidP="002247BB">
            <w:pPr>
              <w:spacing w:line="240" w:lineRule="atLeast"/>
              <w:ind w:left="-117" w:right="-90"/>
              <w:jc w:val="center"/>
              <w:rPr>
                <w:rFonts w:cs="Times New Roman"/>
                <w:szCs w:val="22"/>
                <w:rtl/>
                <w:cs/>
              </w:rPr>
            </w:pPr>
          </w:p>
        </w:tc>
        <w:tc>
          <w:tcPr>
            <w:tcW w:w="1440" w:type="dxa"/>
            <w:vAlign w:val="bottom"/>
          </w:tcPr>
          <w:p w14:paraId="4B896068" w14:textId="77777777" w:rsidR="00AC63B7" w:rsidRPr="00531BDB" w:rsidRDefault="00AC63B7" w:rsidP="002247BB">
            <w:pPr>
              <w:spacing w:line="240" w:lineRule="atLeast"/>
              <w:ind w:left="-117" w:right="-90"/>
              <w:jc w:val="center"/>
              <w:rPr>
                <w:rFonts w:cs="Times New Roman"/>
                <w:szCs w:val="22"/>
                <w:rtl/>
                <w:cs/>
              </w:rPr>
            </w:pPr>
            <w:r w:rsidRPr="00531BDB">
              <w:rPr>
                <w:rFonts w:cs="Times New Roman"/>
                <w:szCs w:val="22"/>
              </w:rPr>
              <w:t>Decrease</w:t>
            </w:r>
          </w:p>
        </w:tc>
      </w:tr>
      <w:tr w:rsidR="006A2500" w:rsidRPr="0012708E" w14:paraId="51E3E671" w14:textId="77777777" w:rsidTr="008D2489">
        <w:trPr>
          <w:cantSplit/>
          <w:trHeight w:val="69"/>
          <w:tblHeader/>
        </w:trPr>
        <w:tc>
          <w:tcPr>
            <w:tcW w:w="5922" w:type="dxa"/>
          </w:tcPr>
          <w:p w14:paraId="73A58168" w14:textId="77777777" w:rsidR="006A2500" w:rsidRPr="008D2489" w:rsidRDefault="006A2500" w:rsidP="002247BB">
            <w:pPr>
              <w:spacing w:line="240" w:lineRule="atLeast"/>
              <w:ind w:left="-18" w:right="-18"/>
              <w:rPr>
                <w:rFonts w:cs="Times New Roman"/>
                <w:szCs w:val="22"/>
                <w:rtl/>
                <w:cs/>
                <w:lang w:bidi="th-TH"/>
              </w:rPr>
            </w:pPr>
          </w:p>
        </w:tc>
        <w:tc>
          <w:tcPr>
            <w:tcW w:w="1530" w:type="dxa"/>
          </w:tcPr>
          <w:p w14:paraId="2F6273BC" w14:textId="6230E176" w:rsidR="006A2500" w:rsidRPr="00531BDB" w:rsidRDefault="006A2500" w:rsidP="002247BB">
            <w:pPr>
              <w:spacing w:line="240" w:lineRule="atLeast"/>
              <w:ind w:left="-117" w:right="-90"/>
              <w:jc w:val="center"/>
              <w:rPr>
                <w:rFonts w:cs="Times New Roman"/>
                <w:szCs w:val="22"/>
              </w:rPr>
            </w:pPr>
            <w:r w:rsidRPr="00531BDB">
              <w:rPr>
                <w:rFonts w:cs="Times New Roman"/>
                <w:szCs w:val="22"/>
              </w:rPr>
              <w:t>100 bps</w:t>
            </w:r>
          </w:p>
        </w:tc>
        <w:tc>
          <w:tcPr>
            <w:tcW w:w="270" w:type="dxa"/>
          </w:tcPr>
          <w:p w14:paraId="6EFEBDFF" w14:textId="77777777" w:rsidR="006A2500" w:rsidRPr="00531BDB" w:rsidRDefault="006A2500" w:rsidP="002247BB">
            <w:pPr>
              <w:spacing w:line="240" w:lineRule="atLeast"/>
              <w:ind w:left="-117" w:right="-90"/>
              <w:jc w:val="center"/>
              <w:rPr>
                <w:rFonts w:cs="Times New Roman"/>
                <w:szCs w:val="22"/>
                <w:rtl/>
                <w:cs/>
              </w:rPr>
            </w:pPr>
          </w:p>
        </w:tc>
        <w:tc>
          <w:tcPr>
            <w:tcW w:w="1440" w:type="dxa"/>
            <w:vAlign w:val="bottom"/>
          </w:tcPr>
          <w:p w14:paraId="3DCBE383" w14:textId="08465BE4" w:rsidR="006A2500" w:rsidRPr="00531BDB" w:rsidRDefault="006A2500" w:rsidP="002247BB">
            <w:pPr>
              <w:spacing w:line="240" w:lineRule="atLeast"/>
              <w:ind w:left="-117" w:right="-90"/>
              <w:jc w:val="center"/>
              <w:rPr>
                <w:rFonts w:cs="Times New Roman"/>
                <w:szCs w:val="22"/>
              </w:rPr>
            </w:pPr>
            <w:r w:rsidRPr="00531BDB">
              <w:rPr>
                <w:rFonts w:cs="Times New Roman"/>
                <w:szCs w:val="22"/>
              </w:rPr>
              <w:t>100 bps</w:t>
            </w:r>
          </w:p>
        </w:tc>
      </w:tr>
      <w:tr w:rsidR="00AC63B7" w:rsidRPr="0012708E" w14:paraId="21CFA342" w14:textId="77777777" w:rsidTr="008D2489">
        <w:trPr>
          <w:cantSplit/>
          <w:trHeight w:val="69"/>
          <w:tblHeader/>
        </w:trPr>
        <w:tc>
          <w:tcPr>
            <w:tcW w:w="5922" w:type="dxa"/>
          </w:tcPr>
          <w:p w14:paraId="0A6F98C1" w14:textId="77777777" w:rsidR="00AC63B7" w:rsidRPr="0012708E" w:rsidDel="00026F65" w:rsidRDefault="00AC63B7" w:rsidP="002247BB">
            <w:pPr>
              <w:tabs>
                <w:tab w:val="left" w:pos="900"/>
              </w:tabs>
              <w:spacing w:line="240" w:lineRule="atLeast"/>
              <w:ind w:left="-18" w:right="-18"/>
              <w:rPr>
                <w:rFonts w:cs="Times New Roman"/>
                <w:b/>
                <w:bCs/>
                <w:i/>
                <w:iCs/>
                <w:szCs w:val="22"/>
              </w:rPr>
            </w:pPr>
          </w:p>
        </w:tc>
        <w:tc>
          <w:tcPr>
            <w:tcW w:w="3240" w:type="dxa"/>
            <w:gridSpan w:val="3"/>
          </w:tcPr>
          <w:p w14:paraId="7643CB00" w14:textId="77777777" w:rsidR="00AC63B7" w:rsidRPr="0012708E" w:rsidRDefault="00AC63B7" w:rsidP="002247BB">
            <w:pPr>
              <w:tabs>
                <w:tab w:val="decimal" w:pos="1065"/>
              </w:tabs>
              <w:spacing w:line="240" w:lineRule="atLeast"/>
              <w:ind w:right="29"/>
              <w:jc w:val="center"/>
              <w:rPr>
                <w:rFonts w:cs="Times New Roman"/>
                <w:i/>
                <w:iCs/>
                <w:szCs w:val="22"/>
              </w:rPr>
            </w:pPr>
            <w:r w:rsidRPr="0012708E">
              <w:rPr>
                <w:rFonts w:cs="Times New Roman"/>
                <w:i/>
                <w:iCs/>
                <w:szCs w:val="22"/>
              </w:rPr>
              <w:t>(in thousand Baht)</w:t>
            </w:r>
          </w:p>
        </w:tc>
      </w:tr>
      <w:tr w:rsidR="00AC63B7" w:rsidRPr="0012708E" w14:paraId="74B45AC7" w14:textId="77777777" w:rsidTr="002247BB">
        <w:trPr>
          <w:cantSplit/>
        </w:trPr>
        <w:tc>
          <w:tcPr>
            <w:tcW w:w="5922" w:type="dxa"/>
          </w:tcPr>
          <w:p w14:paraId="35B6CFF4" w14:textId="0AE6CBF5" w:rsidR="00AC63B7" w:rsidRPr="0012708E" w:rsidRDefault="00EF3784" w:rsidP="002247BB">
            <w:pPr>
              <w:tabs>
                <w:tab w:val="left" w:pos="900"/>
              </w:tabs>
              <w:spacing w:line="240" w:lineRule="atLeast"/>
              <w:ind w:left="-18" w:right="-18"/>
              <w:rPr>
                <w:rFonts w:cs="Times New Roman"/>
                <w:b/>
                <w:bCs/>
                <w:i/>
                <w:iCs/>
                <w:szCs w:val="22"/>
              </w:rPr>
            </w:pPr>
            <w:r>
              <w:rPr>
                <w:rFonts w:cs="Times New Roman"/>
                <w:b/>
                <w:bCs/>
                <w:i/>
                <w:iCs/>
                <w:szCs w:val="22"/>
              </w:rPr>
              <w:t xml:space="preserve">30 June </w:t>
            </w:r>
            <w:r w:rsidR="00AC63B7" w:rsidRPr="0012708E">
              <w:rPr>
                <w:rFonts w:cs="Times New Roman"/>
                <w:b/>
                <w:bCs/>
                <w:i/>
                <w:iCs/>
                <w:szCs w:val="22"/>
              </w:rPr>
              <w:t>202</w:t>
            </w:r>
            <w:r>
              <w:rPr>
                <w:rFonts w:cs="Times New Roman"/>
                <w:b/>
                <w:bCs/>
                <w:i/>
                <w:iCs/>
                <w:szCs w:val="22"/>
              </w:rPr>
              <w:t>5</w:t>
            </w:r>
          </w:p>
        </w:tc>
        <w:tc>
          <w:tcPr>
            <w:tcW w:w="1530" w:type="dxa"/>
          </w:tcPr>
          <w:p w14:paraId="4154873A" w14:textId="25C272F5" w:rsidR="00AC63B7" w:rsidRPr="0012708E" w:rsidRDefault="00AC63B7" w:rsidP="002247BB">
            <w:pPr>
              <w:tabs>
                <w:tab w:val="decimal" w:pos="1155"/>
              </w:tabs>
              <w:spacing w:line="240" w:lineRule="atLeast"/>
              <w:ind w:right="29"/>
              <w:jc w:val="right"/>
              <w:rPr>
                <w:rFonts w:cs="Times New Roman"/>
                <w:szCs w:val="22"/>
              </w:rPr>
            </w:pPr>
          </w:p>
        </w:tc>
        <w:tc>
          <w:tcPr>
            <w:tcW w:w="270" w:type="dxa"/>
          </w:tcPr>
          <w:p w14:paraId="62D48FC3" w14:textId="77777777" w:rsidR="00AC63B7" w:rsidRPr="0012708E" w:rsidRDefault="00AC63B7" w:rsidP="002247BB">
            <w:pPr>
              <w:tabs>
                <w:tab w:val="decimal" w:pos="729"/>
              </w:tabs>
              <w:spacing w:line="240" w:lineRule="atLeast"/>
              <w:ind w:right="29"/>
              <w:jc w:val="right"/>
              <w:rPr>
                <w:rFonts w:cs="Times New Roman"/>
                <w:szCs w:val="22"/>
              </w:rPr>
            </w:pPr>
          </w:p>
        </w:tc>
        <w:tc>
          <w:tcPr>
            <w:tcW w:w="1440" w:type="dxa"/>
            <w:vAlign w:val="bottom"/>
          </w:tcPr>
          <w:p w14:paraId="0F9C27ED" w14:textId="77777777" w:rsidR="00AC63B7" w:rsidRPr="0012708E" w:rsidRDefault="00AC63B7" w:rsidP="002247BB">
            <w:pPr>
              <w:tabs>
                <w:tab w:val="decimal" w:pos="1065"/>
              </w:tabs>
              <w:spacing w:line="240" w:lineRule="atLeast"/>
              <w:ind w:right="29"/>
              <w:jc w:val="right"/>
              <w:rPr>
                <w:rFonts w:cs="Times New Roman"/>
                <w:szCs w:val="22"/>
              </w:rPr>
            </w:pPr>
          </w:p>
        </w:tc>
      </w:tr>
      <w:tr w:rsidR="007862A6" w:rsidRPr="0012708E" w14:paraId="50B69D3B" w14:textId="77777777" w:rsidTr="002247BB">
        <w:trPr>
          <w:cantSplit/>
        </w:trPr>
        <w:tc>
          <w:tcPr>
            <w:tcW w:w="5922" w:type="dxa"/>
          </w:tcPr>
          <w:p w14:paraId="460B8086" w14:textId="77777777" w:rsidR="007862A6" w:rsidRPr="0012708E" w:rsidRDefault="007862A6" w:rsidP="007862A6">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tcPr>
          <w:p w14:paraId="424E74D0" w14:textId="1AD99857" w:rsidR="007862A6" w:rsidRPr="00AA6956" w:rsidRDefault="007862A6" w:rsidP="007862A6">
            <w:pPr>
              <w:tabs>
                <w:tab w:val="decimal" w:pos="1245"/>
              </w:tabs>
              <w:spacing w:line="240" w:lineRule="atLeast"/>
              <w:ind w:left="-137" w:right="-90"/>
              <w:rPr>
                <w:rFonts w:cstheme="minorBidi"/>
                <w:szCs w:val="28"/>
                <w:lang w:bidi="th-TH"/>
              </w:rPr>
            </w:pPr>
            <w:r w:rsidRPr="00E858E1">
              <w:t>368,394</w:t>
            </w:r>
          </w:p>
        </w:tc>
        <w:tc>
          <w:tcPr>
            <w:tcW w:w="270" w:type="dxa"/>
          </w:tcPr>
          <w:p w14:paraId="56E42B20" w14:textId="77777777" w:rsidR="007862A6" w:rsidRPr="00D01776" w:rsidRDefault="007862A6" w:rsidP="007862A6">
            <w:pPr>
              <w:tabs>
                <w:tab w:val="decimal" w:pos="781"/>
              </w:tabs>
              <w:spacing w:line="240" w:lineRule="atLeast"/>
              <w:ind w:left="-137" w:right="-90"/>
              <w:rPr>
                <w:rFonts w:cs="Times New Roman"/>
                <w:szCs w:val="22"/>
              </w:rPr>
            </w:pPr>
          </w:p>
        </w:tc>
        <w:tc>
          <w:tcPr>
            <w:tcW w:w="1440" w:type="dxa"/>
            <w:tcBorders>
              <w:bottom w:val="single" w:sz="4" w:space="0" w:color="auto"/>
            </w:tcBorders>
          </w:tcPr>
          <w:p w14:paraId="0A57431E" w14:textId="28B60E1C" w:rsidR="007862A6" w:rsidRPr="00D01776" w:rsidRDefault="007862A6" w:rsidP="007862A6">
            <w:pPr>
              <w:tabs>
                <w:tab w:val="decimal" w:pos="1128"/>
              </w:tabs>
              <w:spacing w:line="240" w:lineRule="atLeast"/>
              <w:ind w:left="-137" w:right="-90"/>
              <w:rPr>
                <w:rFonts w:cs="Times New Roman"/>
                <w:szCs w:val="22"/>
              </w:rPr>
            </w:pPr>
            <w:r w:rsidRPr="00E858E1">
              <w:t>(368,394)</w:t>
            </w:r>
          </w:p>
        </w:tc>
      </w:tr>
      <w:tr w:rsidR="007862A6" w:rsidRPr="0012708E" w14:paraId="5459C4F5" w14:textId="77777777" w:rsidTr="002247BB">
        <w:trPr>
          <w:cantSplit/>
        </w:trPr>
        <w:tc>
          <w:tcPr>
            <w:tcW w:w="5922" w:type="dxa"/>
          </w:tcPr>
          <w:p w14:paraId="08BAB747" w14:textId="77777777" w:rsidR="007862A6" w:rsidRPr="0012708E" w:rsidRDefault="007862A6" w:rsidP="007862A6">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tcPr>
          <w:p w14:paraId="7E15E645" w14:textId="6B480D1B" w:rsidR="007862A6" w:rsidRPr="007862A6" w:rsidRDefault="007862A6" w:rsidP="007862A6">
            <w:pPr>
              <w:tabs>
                <w:tab w:val="decimal" w:pos="1245"/>
              </w:tabs>
              <w:spacing w:line="240" w:lineRule="atLeast"/>
              <w:ind w:left="-137" w:right="-90"/>
              <w:rPr>
                <w:rFonts w:cs="Times New Roman"/>
                <w:b/>
                <w:bCs/>
                <w:szCs w:val="22"/>
              </w:rPr>
            </w:pPr>
            <w:r w:rsidRPr="00AA6956">
              <w:rPr>
                <w:b/>
                <w:bCs/>
              </w:rPr>
              <w:t>368,394</w:t>
            </w:r>
          </w:p>
        </w:tc>
        <w:tc>
          <w:tcPr>
            <w:tcW w:w="270" w:type="dxa"/>
          </w:tcPr>
          <w:p w14:paraId="292FF036" w14:textId="77777777" w:rsidR="007862A6" w:rsidRPr="007862A6" w:rsidRDefault="007862A6" w:rsidP="007862A6">
            <w:pPr>
              <w:tabs>
                <w:tab w:val="decimal" w:pos="781"/>
              </w:tabs>
              <w:spacing w:line="240" w:lineRule="atLeast"/>
              <w:ind w:left="-137" w:right="-90"/>
              <w:rPr>
                <w:rFonts w:cs="Times New Roman"/>
                <w:b/>
                <w:bCs/>
                <w:szCs w:val="22"/>
              </w:rPr>
            </w:pPr>
          </w:p>
        </w:tc>
        <w:tc>
          <w:tcPr>
            <w:tcW w:w="1440" w:type="dxa"/>
            <w:tcBorders>
              <w:top w:val="single" w:sz="4" w:space="0" w:color="auto"/>
              <w:bottom w:val="double" w:sz="4" w:space="0" w:color="auto"/>
            </w:tcBorders>
          </w:tcPr>
          <w:p w14:paraId="2F1F06EF" w14:textId="462BA2D8" w:rsidR="007862A6" w:rsidRPr="007862A6" w:rsidRDefault="007862A6" w:rsidP="007862A6">
            <w:pPr>
              <w:tabs>
                <w:tab w:val="decimal" w:pos="1128"/>
              </w:tabs>
              <w:spacing w:line="240" w:lineRule="atLeast"/>
              <w:ind w:left="-137" w:right="-90"/>
              <w:rPr>
                <w:rFonts w:cs="Times New Roman"/>
                <w:b/>
                <w:bCs/>
                <w:szCs w:val="22"/>
              </w:rPr>
            </w:pPr>
            <w:r w:rsidRPr="00AA6956">
              <w:rPr>
                <w:b/>
                <w:bCs/>
              </w:rPr>
              <w:t>(368,394)</w:t>
            </w:r>
          </w:p>
        </w:tc>
      </w:tr>
      <w:tr w:rsidR="00D01776" w:rsidRPr="0012708E" w14:paraId="7C23A5FD" w14:textId="77777777" w:rsidTr="002247BB">
        <w:trPr>
          <w:cantSplit/>
        </w:trPr>
        <w:tc>
          <w:tcPr>
            <w:tcW w:w="5922" w:type="dxa"/>
          </w:tcPr>
          <w:p w14:paraId="12E5C572" w14:textId="77777777" w:rsidR="00D01776" w:rsidRPr="0012708E" w:rsidRDefault="00D01776" w:rsidP="00D01776">
            <w:pPr>
              <w:spacing w:line="240" w:lineRule="atLeast"/>
              <w:ind w:left="-18" w:right="-18"/>
              <w:rPr>
                <w:rFonts w:cs="Times New Roman"/>
                <w:b/>
                <w:bCs/>
                <w:szCs w:val="22"/>
              </w:rPr>
            </w:pPr>
          </w:p>
        </w:tc>
        <w:tc>
          <w:tcPr>
            <w:tcW w:w="1530" w:type="dxa"/>
            <w:tcBorders>
              <w:top w:val="double" w:sz="4" w:space="0" w:color="auto"/>
            </w:tcBorders>
          </w:tcPr>
          <w:p w14:paraId="13D4631C" w14:textId="77777777" w:rsidR="00D01776" w:rsidRPr="0012708E" w:rsidRDefault="00D01776" w:rsidP="00D01776">
            <w:pPr>
              <w:tabs>
                <w:tab w:val="decimal" w:pos="781"/>
                <w:tab w:val="decimal" w:pos="1155"/>
              </w:tabs>
              <w:spacing w:line="240" w:lineRule="atLeast"/>
              <w:ind w:left="-137" w:right="-90"/>
              <w:rPr>
                <w:rFonts w:cs="Times New Roman"/>
                <w:b/>
                <w:bCs/>
                <w:szCs w:val="22"/>
              </w:rPr>
            </w:pPr>
          </w:p>
        </w:tc>
        <w:tc>
          <w:tcPr>
            <w:tcW w:w="270" w:type="dxa"/>
          </w:tcPr>
          <w:p w14:paraId="55EAE198" w14:textId="77777777" w:rsidR="00D01776" w:rsidRPr="0012708E" w:rsidRDefault="00D01776" w:rsidP="00D01776">
            <w:pPr>
              <w:tabs>
                <w:tab w:val="decimal" w:pos="781"/>
              </w:tabs>
              <w:spacing w:line="240" w:lineRule="atLeast"/>
              <w:ind w:left="-137" w:right="-90"/>
              <w:rPr>
                <w:rFonts w:cs="Times New Roman"/>
                <w:b/>
                <w:bCs/>
                <w:szCs w:val="22"/>
              </w:rPr>
            </w:pPr>
          </w:p>
        </w:tc>
        <w:tc>
          <w:tcPr>
            <w:tcW w:w="1440" w:type="dxa"/>
            <w:tcBorders>
              <w:top w:val="double" w:sz="4" w:space="0" w:color="auto"/>
            </w:tcBorders>
            <w:vAlign w:val="bottom"/>
          </w:tcPr>
          <w:p w14:paraId="2EDD5571" w14:textId="77777777" w:rsidR="00D01776" w:rsidRPr="0012708E" w:rsidRDefault="00D01776" w:rsidP="00D01776">
            <w:pPr>
              <w:tabs>
                <w:tab w:val="decimal" w:pos="1128"/>
              </w:tabs>
              <w:spacing w:line="240" w:lineRule="atLeast"/>
              <w:ind w:left="-137" w:right="-90"/>
              <w:rPr>
                <w:rFonts w:cs="Times New Roman"/>
                <w:b/>
                <w:bCs/>
                <w:szCs w:val="22"/>
              </w:rPr>
            </w:pPr>
          </w:p>
        </w:tc>
      </w:tr>
      <w:tr w:rsidR="00EF3784" w:rsidRPr="0012708E" w14:paraId="4D5F988A" w14:textId="77777777" w:rsidTr="00080F43">
        <w:trPr>
          <w:cantSplit/>
        </w:trPr>
        <w:tc>
          <w:tcPr>
            <w:tcW w:w="5922" w:type="dxa"/>
          </w:tcPr>
          <w:p w14:paraId="16F0F687" w14:textId="794B8518" w:rsidR="00EF3784" w:rsidRPr="0012708E" w:rsidRDefault="00EF3784" w:rsidP="00EF3784">
            <w:pPr>
              <w:tabs>
                <w:tab w:val="left" w:pos="900"/>
              </w:tabs>
              <w:spacing w:line="240" w:lineRule="atLeast"/>
              <w:ind w:left="-18" w:right="-18"/>
              <w:rPr>
                <w:rFonts w:cs="Times New Roman"/>
                <w:b/>
                <w:bCs/>
                <w:i/>
                <w:iCs/>
                <w:szCs w:val="22"/>
              </w:rPr>
            </w:pPr>
            <w:r>
              <w:rPr>
                <w:rFonts w:cs="Times New Roman"/>
                <w:b/>
                <w:bCs/>
                <w:i/>
                <w:iCs/>
                <w:szCs w:val="22"/>
              </w:rPr>
              <w:t xml:space="preserve">31 December </w:t>
            </w:r>
            <w:r w:rsidRPr="0012708E">
              <w:rPr>
                <w:rFonts w:cs="Times New Roman"/>
                <w:b/>
                <w:bCs/>
                <w:i/>
                <w:iCs/>
                <w:szCs w:val="22"/>
              </w:rPr>
              <w:t>202</w:t>
            </w:r>
            <w:r>
              <w:rPr>
                <w:rFonts w:cs="Times New Roman"/>
                <w:b/>
                <w:bCs/>
                <w:i/>
                <w:iCs/>
                <w:szCs w:val="22"/>
              </w:rPr>
              <w:t>4</w:t>
            </w:r>
          </w:p>
        </w:tc>
        <w:tc>
          <w:tcPr>
            <w:tcW w:w="1530" w:type="dxa"/>
          </w:tcPr>
          <w:p w14:paraId="352E609A" w14:textId="77777777" w:rsidR="00EF3784" w:rsidRPr="0012708E" w:rsidRDefault="00EF3784" w:rsidP="00EF3784">
            <w:pPr>
              <w:tabs>
                <w:tab w:val="decimal" w:pos="1155"/>
              </w:tabs>
              <w:spacing w:line="240" w:lineRule="atLeast"/>
              <w:ind w:right="29"/>
              <w:jc w:val="right"/>
              <w:rPr>
                <w:rFonts w:cs="Times New Roman"/>
                <w:szCs w:val="22"/>
              </w:rPr>
            </w:pPr>
          </w:p>
        </w:tc>
        <w:tc>
          <w:tcPr>
            <w:tcW w:w="270" w:type="dxa"/>
          </w:tcPr>
          <w:p w14:paraId="4F3CB954" w14:textId="77777777" w:rsidR="00EF3784" w:rsidRPr="0012708E" w:rsidRDefault="00EF3784" w:rsidP="00EF3784">
            <w:pPr>
              <w:tabs>
                <w:tab w:val="decimal" w:pos="729"/>
              </w:tabs>
              <w:spacing w:line="240" w:lineRule="atLeast"/>
              <w:ind w:right="29"/>
              <w:jc w:val="right"/>
              <w:rPr>
                <w:rFonts w:cs="Times New Roman"/>
                <w:szCs w:val="22"/>
              </w:rPr>
            </w:pPr>
          </w:p>
        </w:tc>
        <w:tc>
          <w:tcPr>
            <w:tcW w:w="1440" w:type="dxa"/>
            <w:vAlign w:val="bottom"/>
          </w:tcPr>
          <w:p w14:paraId="679EACFF" w14:textId="77777777" w:rsidR="00EF3784" w:rsidRPr="0012708E" w:rsidRDefault="00EF3784" w:rsidP="00EF3784">
            <w:pPr>
              <w:tabs>
                <w:tab w:val="decimal" w:pos="1065"/>
              </w:tabs>
              <w:spacing w:line="240" w:lineRule="atLeast"/>
              <w:ind w:right="29"/>
              <w:jc w:val="right"/>
              <w:rPr>
                <w:rFonts w:cs="Times New Roman"/>
                <w:szCs w:val="22"/>
              </w:rPr>
            </w:pPr>
          </w:p>
        </w:tc>
      </w:tr>
      <w:tr w:rsidR="00EF3784" w:rsidRPr="0012708E" w14:paraId="2736ADE4" w14:textId="77777777" w:rsidTr="00080F43">
        <w:trPr>
          <w:cantSplit/>
        </w:trPr>
        <w:tc>
          <w:tcPr>
            <w:tcW w:w="5922" w:type="dxa"/>
          </w:tcPr>
          <w:p w14:paraId="676BC12B" w14:textId="21AE470A" w:rsidR="00EF3784" w:rsidRPr="0012708E" w:rsidRDefault="00EF3784" w:rsidP="00EF3784">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tcPr>
          <w:p w14:paraId="2BDE8310" w14:textId="231A26AB" w:rsidR="00EF3784" w:rsidRPr="0012708E" w:rsidRDefault="00EF3784" w:rsidP="00EF3784">
            <w:pPr>
              <w:tabs>
                <w:tab w:val="decimal" w:pos="1245"/>
              </w:tabs>
              <w:spacing w:line="240" w:lineRule="atLeast"/>
              <w:ind w:left="-137" w:right="-90"/>
              <w:rPr>
                <w:rFonts w:cs="Times New Roman"/>
                <w:szCs w:val="22"/>
              </w:rPr>
            </w:pPr>
            <w:r w:rsidRPr="00775F9C">
              <w:rPr>
                <w:rFonts w:cs="Times New Roman"/>
                <w:szCs w:val="22"/>
              </w:rPr>
              <w:t>415,795</w:t>
            </w:r>
          </w:p>
        </w:tc>
        <w:tc>
          <w:tcPr>
            <w:tcW w:w="270" w:type="dxa"/>
          </w:tcPr>
          <w:p w14:paraId="1256BAA2" w14:textId="77777777" w:rsidR="00EF3784" w:rsidRPr="0012708E" w:rsidRDefault="00EF3784" w:rsidP="00EF3784">
            <w:pPr>
              <w:tabs>
                <w:tab w:val="decimal" w:pos="781"/>
              </w:tabs>
              <w:spacing w:line="240" w:lineRule="atLeast"/>
              <w:ind w:left="-137" w:right="-90"/>
              <w:rPr>
                <w:rFonts w:cs="Times New Roman"/>
                <w:szCs w:val="22"/>
              </w:rPr>
            </w:pPr>
          </w:p>
        </w:tc>
        <w:tc>
          <w:tcPr>
            <w:tcW w:w="1440" w:type="dxa"/>
            <w:tcBorders>
              <w:bottom w:val="single" w:sz="4" w:space="0" w:color="auto"/>
            </w:tcBorders>
          </w:tcPr>
          <w:p w14:paraId="244286B6" w14:textId="6464494C" w:rsidR="00EF3784" w:rsidRPr="0012708E" w:rsidRDefault="00EF3784" w:rsidP="00EF3784">
            <w:pPr>
              <w:tabs>
                <w:tab w:val="decimal" w:pos="1128"/>
              </w:tabs>
              <w:spacing w:line="240" w:lineRule="atLeast"/>
              <w:ind w:left="-137" w:right="-90"/>
              <w:rPr>
                <w:rFonts w:cs="Times New Roman"/>
                <w:szCs w:val="22"/>
              </w:rPr>
            </w:pPr>
            <w:r>
              <w:rPr>
                <w:rFonts w:cs="Times New Roman"/>
                <w:szCs w:val="22"/>
              </w:rPr>
              <w:t>(</w:t>
            </w:r>
            <w:r w:rsidRPr="00775F9C">
              <w:rPr>
                <w:rFonts w:cs="Times New Roman"/>
                <w:szCs w:val="22"/>
              </w:rPr>
              <w:t>415,795</w:t>
            </w:r>
            <w:r>
              <w:rPr>
                <w:rFonts w:cs="Times New Roman"/>
                <w:szCs w:val="22"/>
              </w:rPr>
              <w:t>)</w:t>
            </w:r>
          </w:p>
        </w:tc>
      </w:tr>
      <w:tr w:rsidR="00EF3784" w:rsidRPr="0012708E" w14:paraId="7F2D1AC0" w14:textId="77777777" w:rsidTr="00080F43">
        <w:trPr>
          <w:cantSplit/>
        </w:trPr>
        <w:tc>
          <w:tcPr>
            <w:tcW w:w="5922" w:type="dxa"/>
          </w:tcPr>
          <w:p w14:paraId="77B9B906" w14:textId="636DDB7A" w:rsidR="00EF3784" w:rsidRPr="0012708E" w:rsidRDefault="00EF3784" w:rsidP="00EF3784">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tcPr>
          <w:p w14:paraId="2AFC1A09" w14:textId="28102488" w:rsidR="00EF3784" w:rsidRPr="0012708E" w:rsidRDefault="00EF3784" w:rsidP="00EF3784">
            <w:pPr>
              <w:tabs>
                <w:tab w:val="decimal" w:pos="1245"/>
              </w:tabs>
              <w:spacing w:line="240" w:lineRule="atLeast"/>
              <w:ind w:left="-137" w:right="-90"/>
              <w:rPr>
                <w:rFonts w:cs="Times New Roman"/>
                <w:b/>
                <w:bCs/>
                <w:szCs w:val="22"/>
              </w:rPr>
            </w:pPr>
            <w:r w:rsidRPr="00775F9C">
              <w:rPr>
                <w:rFonts w:cs="Times New Roman"/>
                <w:b/>
                <w:bCs/>
                <w:szCs w:val="22"/>
              </w:rPr>
              <w:t>415,795</w:t>
            </w:r>
          </w:p>
        </w:tc>
        <w:tc>
          <w:tcPr>
            <w:tcW w:w="270" w:type="dxa"/>
          </w:tcPr>
          <w:p w14:paraId="247F92AE" w14:textId="77777777" w:rsidR="00EF3784" w:rsidRPr="0012708E" w:rsidRDefault="00EF3784" w:rsidP="00EF3784">
            <w:pPr>
              <w:tabs>
                <w:tab w:val="decimal" w:pos="781"/>
              </w:tabs>
              <w:spacing w:line="240" w:lineRule="atLeast"/>
              <w:ind w:left="-137" w:right="-90"/>
              <w:rPr>
                <w:rFonts w:cs="Times New Roman"/>
                <w:b/>
                <w:bCs/>
                <w:szCs w:val="22"/>
              </w:rPr>
            </w:pPr>
          </w:p>
        </w:tc>
        <w:tc>
          <w:tcPr>
            <w:tcW w:w="1440" w:type="dxa"/>
            <w:tcBorders>
              <w:top w:val="single" w:sz="4" w:space="0" w:color="auto"/>
              <w:bottom w:val="double" w:sz="4" w:space="0" w:color="auto"/>
            </w:tcBorders>
          </w:tcPr>
          <w:p w14:paraId="4D2AD4A8" w14:textId="1B9BEA11" w:rsidR="00EF3784" w:rsidRPr="0012708E" w:rsidRDefault="00EF3784" w:rsidP="00EF3784">
            <w:pPr>
              <w:tabs>
                <w:tab w:val="decimal" w:pos="1128"/>
              </w:tabs>
              <w:spacing w:line="240" w:lineRule="atLeast"/>
              <w:ind w:left="-137" w:right="-90"/>
              <w:rPr>
                <w:rFonts w:cs="Times New Roman"/>
                <w:b/>
                <w:bCs/>
                <w:szCs w:val="22"/>
              </w:rPr>
            </w:pPr>
            <w:r>
              <w:rPr>
                <w:rFonts w:cs="Times New Roman"/>
                <w:b/>
                <w:bCs/>
                <w:szCs w:val="22"/>
              </w:rPr>
              <w:t>(</w:t>
            </w:r>
            <w:r w:rsidRPr="00775F9C">
              <w:rPr>
                <w:rFonts w:cs="Times New Roman"/>
                <w:b/>
                <w:bCs/>
                <w:szCs w:val="22"/>
              </w:rPr>
              <w:t>415,795</w:t>
            </w:r>
            <w:r>
              <w:rPr>
                <w:rFonts w:cs="Times New Roman"/>
                <w:b/>
                <w:bCs/>
                <w:szCs w:val="22"/>
              </w:rPr>
              <w:t>)</w:t>
            </w:r>
          </w:p>
        </w:tc>
      </w:tr>
    </w:tbl>
    <w:p w14:paraId="73094999" w14:textId="77777777" w:rsidR="00AC63B7" w:rsidRPr="0012708E" w:rsidRDefault="00AC63B7" w:rsidP="00AC63B7">
      <w:pPr>
        <w:autoSpaceDE w:val="0"/>
        <w:autoSpaceDN w:val="0"/>
        <w:adjustRightInd w:val="0"/>
        <w:spacing w:line="240" w:lineRule="atLeast"/>
        <w:ind w:left="540"/>
        <w:jc w:val="thaiDistribute"/>
        <w:rPr>
          <w:rFonts w:eastAsia="AngsanaNew" w:cs="Times New Roman"/>
          <w:color w:val="000000"/>
          <w:szCs w:val="22"/>
          <w:lang w:bidi="th-TH"/>
        </w:rPr>
      </w:pPr>
    </w:p>
    <w:tbl>
      <w:tblPr>
        <w:tblW w:w="9162" w:type="dxa"/>
        <w:tblInd w:w="468" w:type="dxa"/>
        <w:tblLayout w:type="fixed"/>
        <w:tblLook w:val="0000" w:firstRow="0" w:lastRow="0" w:firstColumn="0" w:lastColumn="0" w:noHBand="0" w:noVBand="0"/>
      </w:tblPr>
      <w:tblGrid>
        <w:gridCol w:w="5922"/>
        <w:gridCol w:w="1530"/>
        <w:gridCol w:w="270"/>
        <w:gridCol w:w="1440"/>
      </w:tblGrid>
      <w:tr w:rsidR="00AC63B7" w:rsidRPr="0012708E" w14:paraId="17BA27E2" w14:textId="77777777" w:rsidTr="002247BB">
        <w:trPr>
          <w:cantSplit/>
        </w:trPr>
        <w:tc>
          <w:tcPr>
            <w:tcW w:w="5922" w:type="dxa"/>
          </w:tcPr>
          <w:p w14:paraId="465959FC" w14:textId="77777777" w:rsidR="00AC63B7" w:rsidRPr="00865E89" w:rsidRDefault="00AC63B7" w:rsidP="002247BB">
            <w:pPr>
              <w:spacing w:line="240" w:lineRule="atLeast"/>
              <w:ind w:left="-18" w:right="-18"/>
              <w:rPr>
                <w:rFonts w:cs="Times New Roman"/>
                <w:szCs w:val="22"/>
                <w:rtl/>
                <w:cs/>
              </w:rPr>
            </w:pPr>
          </w:p>
        </w:tc>
        <w:tc>
          <w:tcPr>
            <w:tcW w:w="3240" w:type="dxa"/>
            <w:gridSpan w:val="3"/>
          </w:tcPr>
          <w:p w14:paraId="6CDDE57F" w14:textId="77777777" w:rsidR="00AC63B7" w:rsidRPr="00865E89" w:rsidRDefault="00AC63B7" w:rsidP="002247BB">
            <w:pPr>
              <w:spacing w:line="240" w:lineRule="atLeast"/>
              <w:ind w:left="-117" w:right="-90"/>
              <w:jc w:val="center"/>
              <w:rPr>
                <w:rFonts w:cs="Times New Roman"/>
                <w:b/>
                <w:bCs/>
                <w:szCs w:val="22"/>
              </w:rPr>
            </w:pPr>
            <w:r w:rsidRPr="00865E89">
              <w:rPr>
                <w:rFonts w:cs="Times New Roman"/>
                <w:b/>
                <w:bCs/>
                <w:szCs w:val="22"/>
              </w:rPr>
              <w:t>The Bank</w:t>
            </w:r>
          </w:p>
        </w:tc>
      </w:tr>
      <w:tr w:rsidR="00AC63B7" w:rsidRPr="0012708E" w14:paraId="7C6926D5" w14:textId="77777777" w:rsidTr="002247BB">
        <w:trPr>
          <w:cantSplit/>
        </w:trPr>
        <w:tc>
          <w:tcPr>
            <w:tcW w:w="5922" w:type="dxa"/>
          </w:tcPr>
          <w:p w14:paraId="5B98CE8F" w14:textId="77777777" w:rsidR="00AC63B7" w:rsidRPr="00865E89" w:rsidRDefault="00AC63B7" w:rsidP="002247BB">
            <w:pPr>
              <w:spacing w:line="240" w:lineRule="atLeast"/>
              <w:ind w:left="-18" w:right="-18"/>
              <w:rPr>
                <w:rFonts w:cs="Times New Roman"/>
                <w:szCs w:val="22"/>
                <w:rtl/>
                <w:cs/>
              </w:rPr>
            </w:pPr>
          </w:p>
        </w:tc>
        <w:tc>
          <w:tcPr>
            <w:tcW w:w="3240" w:type="dxa"/>
            <w:gridSpan w:val="3"/>
          </w:tcPr>
          <w:p w14:paraId="10392C67" w14:textId="77777777" w:rsidR="00AC63B7" w:rsidRPr="00865E89" w:rsidRDefault="00AC63B7" w:rsidP="002247BB">
            <w:pPr>
              <w:spacing w:line="240" w:lineRule="atLeast"/>
              <w:ind w:left="-117" w:right="-90"/>
              <w:jc w:val="center"/>
              <w:rPr>
                <w:rFonts w:cs="Times New Roman"/>
                <w:szCs w:val="22"/>
              </w:rPr>
            </w:pPr>
            <w:r w:rsidRPr="00865E89">
              <w:rPr>
                <w:rFonts w:cs="Times New Roman"/>
                <w:szCs w:val="22"/>
              </w:rPr>
              <w:t>Profit or loss</w:t>
            </w:r>
          </w:p>
        </w:tc>
      </w:tr>
      <w:tr w:rsidR="00AC63B7" w:rsidRPr="0012708E" w14:paraId="2F39A192" w14:textId="77777777" w:rsidTr="002247BB">
        <w:trPr>
          <w:cantSplit/>
        </w:trPr>
        <w:tc>
          <w:tcPr>
            <w:tcW w:w="5922" w:type="dxa"/>
          </w:tcPr>
          <w:p w14:paraId="3AC48CDB" w14:textId="77777777" w:rsidR="00AC63B7" w:rsidRPr="00865E89" w:rsidRDefault="00AC63B7" w:rsidP="002247BB">
            <w:pPr>
              <w:spacing w:line="240" w:lineRule="atLeast"/>
              <w:ind w:left="-18" w:right="-18"/>
              <w:rPr>
                <w:rFonts w:cs="Times New Roman"/>
                <w:szCs w:val="22"/>
                <w:rtl/>
                <w:cs/>
              </w:rPr>
            </w:pPr>
          </w:p>
        </w:tc>
        <w:tc>
          <w:tcPr>
            <w:tcW w:w="1530" w:type="dxa"/>
          </w:tcPr>
          <w:p w14:paraId="215C7BF0" w14:textId="77777777" w:rsidR="00AC63B7" w:rsidRPr="00865E89" w:rsidRDefault="00AC63B7" w:rsidP="002247BB">
            <w:pPr>
              <w:spacing w:line="240" w:lineRule="atLeast"/>
              <w:ind w:left="-117" w:right="-90"/>
              <w:jc w:val="center"/>
              <w:rPr>
                <w:rFonts w:cs="Times New Roman"/>
                <w:szCs w:val="22"/>
                <w:rtl/>
                <w:cs/>
              </w:rPr>
            </w:pPr>
            <w:r w:rsidRPr="00865E89">
              <w:rPr>
                <w:rFonts w:cs="Times New Roman"/>
                <w:szCs w:val="22"/>
              </w:rPr>
              <w:t>Increase</w:t>
            </w:r>
          </w:p>
        </w:tc>
        <w:tc>
          <w:tcPr>
            <w:tcW w:w="270" w:type="dxa"/>
          </w:tcPr>
          <w:p w14:paraId="740B5983" w14:textId="77777777" w:rsidR="00AC63B7" w:rsidRPr="00865E89" w:rsidRDefault="00AC63B7" w:rsidP="002247BB">
            <w:pPr>
              <w:spacing w:line="240" w:lineRule="atLeast"/>
              <w:ind w:left="-117" w:right="-90"/>
              <w:jc w:val="center"/>
              <w:rPr>
                <w:rFonts w:cs="Times New Roman"/>
                <w:szCs w:val="22"/>
                <w:rtl/>
                <w:cs/>
              </w:rPr>
            </w:pPr>
          </w:p>
        </w:tc>
        <w:tc>
          <w:tcPr>
            <w:tcW w:w="1440" w:type="dxa"/>
            <w:vAlign w:val="bottom"/>
          </w:tcPr>
          <w:p w14:paraId="7275E0B0" w14:textId="77777777" w:rsidR="00AC63B7" w:rsidRPr="00865E89" w:rsidRDefault="00AC63B7" w:rsidP="002247BB">
            <w:pPr>
              <w:spacing w:line="240" w:lineRule="atLeast"/>
              <w:ind w:left="-117" w:right="-90"/>
              <w:jc w:val="center"/>
              <w:rPr>
                <w:rFonts w:cs="Times New Roman"/>
                <w:szCs w:val="22"/>
                <w:rtl/>
                <w:cs/>
              </w:rPr>
            </w:pPr>
            <w:r w:rsidRPr="00865E89">
              <w:rPr>
                <w:rFonts w:cs="Times New Roman"/>
                <w:szCs w:val="22"/>
              </w:rPr>
              <w:t>Decrease</w:t>
            </w:r>
          </w:p>
        </w:tc>
      </w:tr>
      <w:tr w:rsidR="006A2500" w:rsidRPr="0012708E" w14:paraId="2ABA99A3" w14:textId="77777777" w:rsidTr="002247BB">
        <w:trPr>
          <w:cantSplit/>
        </w:trPr>
        <w:tc>
          <w:tcPr>
            <w:tcW w:w="5922" w:type="dxa"/>
          </w:tcPr>
          <w:p w14:paraId="34F35DE3" w14:textId="77777777" w:rsidR="006A2500" w:rsidRPr="00865E89" w:rsidRDefault="006A2500" w:rsidP="002247BB">
            <w:pPr>
              <w:spacing w:line="240" w:lineRule="atLeast"/>
              <w:ind w:left="-18" w:right="-18"/>
              <w:rPr>
                <w:rFonts w:cs="Times New Roman"/>
                <w:szCs w:val="22"/>
                <w:rtl/>
                <w:cs/>
              </w:rPr>
            </w:pPr>
          </w:p>
        </w:tc>
        <w:tc>
          <w:tcPr>
            <w:tcW w:w="1530" w:type="dxa"/>
          </w:tcPr>
          <w:p w14:paraId="77658D4D" w14:textId="5245E5D3" w:rsidR="006A2500" w:rsidRPr="00865E89" w:rsidRDefault="006A2500" w:rsidP="002247BB">
            <w:pPr>
              <w:spacing w:line="240" w:lineRule="atLeast"/>
              <w:ind w:left="-117" w:right="-90"/>
              <w:jc w:val="center"/>
              <w:rPr>
                <w:rFonts w:cs="Times New Roman"/>
                <w:szCs w:val="22"/>
              </w:rPr>
            </w:pPr>
            <w:r w:rsidRPr="00865E89">
              <w:rPr>
                <w:rFonts w:cs="Times New Roman"/>
                <w:szCs w:val="22"/>
              </w:rPr>
              <w:t>100 bps</w:t>
            </w:r>
          </w:p>
        </w:tc>
        <w:tc>
          <w:tcPr>
            <w:tcW w:w="270" w:type="dxa"/>
          </w:tcPr>
          <w:p w14:paraId="0DEAB9E3" w14:textId="77777777" w:rsidR="006A2500" w:rsidRPr="00865E89" w:rsidRDefault="006A2500" w:rsidP="002247BB">
            <w:pPr>
              <w:spacing w:line="240" w:lineRule="atLeast"/>
              <w:ind w:left="-117" w:right="-90"/>
              <w:jc w:val="center"/>
              <w:rPr>
                <w:rFonts w:cs="Times New Roman"/>
                <w:szCs w:val="22"/>
                <w:rtl/>
                <w:cs/>
              </w:rPr>
            </w:pPr>
          </w:p>
        </w:tc>
        <w:tc>
          <w:tcPr>
            <w:tcW w:w="1440" w:type="dxa"/>
            <w:vAlign w:val="bottom"/>
          </w:tcPr>
          <w:p w14:paraId="00E9F723" w14:textId="5E8EB2B5" w:rsidR="006A2500" w:rsidRPr="00865E89" w:rsidRDefault="006A2500" w:rsidP="002247BB">
            <w:pPr>
              <w:spacing w:line="240" w:lineRule="atLeast"/>
              <w:ind w:left="-117" w:right="-90"/>
              <w:jc w:val="center"/>
              <w:rPr>
                <w:rFonts w:cs="Times New Roman"/>
                <w:szCs w:val="22"/>
              </w:rPr>
            </w:pPr>
            <w:r w:rsidRPr="00865E89">
              <w:rPr>
                <w:rFonts w:cs="Times New Roman"/>
                <w:szCs w:val="22"/>
              </w:rPr>
              <w:t>100 bps</w:t>
            </w:r>
          </w:p>
        </w:tc>
      </w:tr>
      <w:tr w:rsidR="00AC63B7" w:rsidRPr="0012708E" w14:paraId="1ABCB378" w14:textId="77777777" w:rsidTr="002247BB">
        <w:trPr>
          <w:cantSplit/>
        </w:trPr>
        <w:tc>
          <w:tcPr>
            <w:tcW w:w="5922" w:type="dxa"/>
          </w:tcPr>
          <w:p w14:paraId="50F82B97" w14:textId="77777777" w:rsidR="00AC63B7" w:rsidRPr="00865E89" w:rsidDel="00026F65" w:rsidRDefault="00AC63B7" w:rsidP="002247BB">
            <w:pPr>
              <w:tabs>
                <w:tab w:val="left" w:pos="900"/>
              </w:tabs>
              <w:spacing w:line="240" w:lineRule="atLeast"/>
              <w:ind w:left="-18" w:right="-18"/>
              <w:rPr>
                <w:rFonts w:cs="Times New Roman"/>
                <w:b/>
                <w:bCs/>
                <w:i/>
                <w:iCs/>
                <w:szCs w:val="22"/>
              </w:rPr>
            </w:pPr>
          </w:p>
        </w:tc>
        <w:tc>
          <w:tcPr>
            <w:tcW w:w="3240" w:type="dxa"/>
            <w:gridSpan w:val="3"/>
          </w:tcPr>
          <w:p w14:paraId="5BAD199E" w14:textId="77777777" w:rsidR="00AC63B7" w:rsidRPr="00865E89" w:rsidRDefault="00AC63B7" w:rsidP="002247BB">
            <w:pPr>
              <w:tabs>
                <w:tab w:val="decimal" w:pos="1065"/>
              </w:tabs>
              <w:spacing w:line="240" w:lineRule="atLeast"/>
              <w:ind w:right="29"/>
              <w:jc w:val="center"/>
              <w:rPr>
                <w:rFonts w:cs="Times New Roman"/>
                <w:i/>
                <w:iCs/>
                <w:szCs w:val="22"/>
              </w:rPr>
            </w:pPr>
            <w:r w:rsidRPr="00865E89">
              <w:rPr>
                <w:rFonts w:cs="Times New Roman"/>
                <w:i/>
                <w:iCs/>
                <w:szCs w:val="22"/>
              </w:rPr>
              <w:t>(in thousand Baht)</w:t>
            </w:r>
          </w:p>
        </w:tc>
      </w:tr>
      <w:tr w:rsidR="00AC63B7" w:rsidRPr="0012708E" w14:paraId="7B006A78" w14:textId="77777777" w:rsidTr="002247BB">
        <w:trPr>
          <w:cantSplit/>
        </w:trPr>
        <w:tc>
          <w:tcPr>
            <w:tcW w:w="5922" w:type="dxa"/>
          </w:tcPr>
          <w:p w14:paraId="543DB9BD" w14:textId="337BEAC0" w:rsidR="00AC63B7" w:rsidRPr="00865E89" w:rsidRDefault="00865E89" w:rsidP="002247BB">
            <w:pPr>
              <w:tabs>
                <w:tab w:val="left" w:pos="900"/>
              </w:tabs>
              <w:spacing w:line="240" w:lineRule="atLeast"/>
              <w:ind w:left="-18" w:right="-18"/>
              <w:rPr>
                <w:rFonts w:cs="Times New Roman"/>
                <w:b/>
                <w:bCs/>
                <w:i/>
                <w:iCs/>
                <w:szCs w:val="22"/>
              </w:rPr>
            </w:pPr>
            <w:r w:rsidRPr="00865E89">
              <w:rPr>
                <w:rFonts w:cs="Times New Roman"/>
                <w:b/>
                <w:bCs/>
                <w:i/>
                <w:iCs/>
                <w:szCs w:val="22"/>
              </w:rPr>
              <w:t xml:space="preserve">30 June </w:t>
            </w:r>
            <w:r w:rsidR="00AC63B7" w:rsidRPr="00865E89">
              <w:rPr>
                <w:rFonts w:cs="Times New Roman"/>
                <w:b/>
                <w:bCs/>
                <w:i/>
                <w:iCs/>
                <w:szCs w:val="22"/>
              </w:rPr>
              <w:t>202</w:t>
            </w:r>
            <w:r w:rsidRPr="00865E89">
              <w:rPr>
                <w:rFonts w:cs="Times New Roman"/>
                <w:b/>
                <w:bCs/>
                <w:i/>
                <w:iCs/>
                <w:szCs w:val="22"/>
              </w:rPr>
              <w:t>5</w:t>
            </w:r>
          </w:p>
        </w:tc>
        <w:tc>
          <w:tcPr>
            <w:tcW w:w="1530" w:type="dxa"/>
          </w:tcPr>
          <w:p w14:paraId="5F0B7BDF" w14:textId="77777777" w:rsidR="00AC63B7" w:rsidRPr="00865E89" w:rsidRDefault="00AC63B7" w:rsidP="002247BB">
            <w:pPr>
              <w:tabs>
                <w:tab w:val="decimal" w:pos="1155"/>
              </w:tabs>
              <w:spacing w:line="240" w:lineRule="atLeast"/>
              <w:ind w:right="29"/>
              <w:jc w:val="right"/>
              <w:rPr>
                <w:rFonts w:cs="Times New Roman"/>
                <w:szCs w:val="22"/>
              </w:rPr>
            </w:pPr>
          </w:p>
        </w:tc>
        <w:tc>
          <w:tcPr>
            <w:tcW w:w="270" w:type="dxa"/>
          </w:tcPr>
          <w:p w14:paraId="569C0FA6" w14:textId="77777777" w:rsidR="00AC63B7" w:rsidRPr="00865E89" w:rsidRDefault="00AC63B7" w:rsidP="002247BB">
            <w:pPr>
              <w:tabs>
                <w:tab w:val="decimal" w:pos="729"/>
              </w:tabs>
              <w:spacing w:line="240" w:lineRule="atLeast"/>
              <w:ind w:right="29"/>
              <w:jc w:val="right"/>
              <w:rPr>
                <w:rFonts w:cs="Times New Roman"/>
                <w:szCs w:val="22"/>
              </w:rPr>
            </w:pPr>
          </w:p>
        </w:tc>
        <w:tc>
          <w:tcPr>
            <w:tcW w:w="1440" w:type="dxa"/>
            <w:vAlign w:val="bottom"/>
          </w:tcPr>
          <w:p w14:paraId="3C1133E3" w14:textId="77777777" w:rsidR="00AC63B7" w:rsidRPr="00865E89" w:rsidRDefault="00AC63B7" w:rsidP="002247BB">
            <w:pPr>
              <w:tabs>
                <w:tab w:val="decimal" w:pos="1065"/>
              </w:tabs>
              <w:spacing w:line="240" w:lineRule="atLeast"/>
              <w:ind w:right="29"/>
              <w:jc w:val="right"/>
              <w:rPr>
                <w:rFonts w:cs="Times New Roman"/>
                <w:szCs w:val="22"/>
              </w:rPr>
            </w:pPr>
          </w:p>
        </w:tc>
      </w:tr>
      <w:tr w:rsidR="00B619E0" w:rsidRPr="0012708E" w14:paraId="36FF5EF7" w14:textId="77777777" w:rsidTr="00EC65EE">
        <w:trPr>
          <w:cantSplit/>
        </w:trPr>
        <w:tc>
          <w:tcPr>
            <w:tcW w:w="5922" w:type="dxa"/>
          </w:tcPr>
          <w:p w14:paraId="5A018A15" w14:textId="77777777" w:rsidR="00B619E0" w:rsidRPr="00865E89" w:rsidRDefault="00B619E0" w:rsidP="00B619E0">
            <w:pPr>
              <w:spacing w:line="240" w:lineRule="atLeast"/>
              <w:ind w:left="-18" w:right="-18"/>
              <w:rPr>
                <w:rFonts w:cs="Times New Roman"/>
                <w:szCs w:val="22"/>
                <w:rtl/>
                <w:cs/>
              </w:rPr>
            </w:pPr>
            <w:r w:rsidRPr="00865E89">
              <w:rPr>
                <w:rFonts w:cs="Times New Roman"/>
                <w:szCs w:val="22"/>
              </w:rPr>
              <w:t>Baht</w:t>
            </w:r>
          </w:p>
        </w:tc>
        <w:tc>
          <w:tcPr>
            <w:tcW w:w="1530" w:type="dxa"/>
            <w:tcBorders>
              <w:bottom w:val="single" w:sz="4" w:space="0" w:color="auto"/>
            </w:tcBorders>
          </w:tcPr>
          <w:p w14:paraId="081B37A7" w14:textId="2A97FCF5" w:rsidR="00B619E0" w:rsidRPr="00865E89" w:rsidRDefault="00B619E0" w:rsidP="00B619E0">
            <w:pPr>
              <w:tabs>
                <w:tab w:val="decimal" w:pos="1245"/>
              </w:tabs>
              <w:spacing w:line="240" w:lineRule="atLeast"/>
              <w:ind w:left="-137" w:right="-90"/>
              <w:rPr>
                <w:rFonts w:cs="Times New Roman"/>
                <w:szCs w:val="22"/>
              </w:rPr>
            </w:pPr>
            <w:r>
              <w:rPr>
                <w:rFonts w:cstheme="minorBidi"/>
                <w:szCs w:val="28"/>
                <w:lang w:bidi="th-TH"/>
              </w:rPr>
              <w:t>366,516</w:t>
            </w:r>
          </w:p>
        </w:tc>
        <w:tc>
          <w:tcPr>
            <w:tcW w:w="270" w:type="dxa"/>
          </w:tcPr>
          <w:p w14:paraId="1732A3FD" w14:textId="77777777" w:rsidR="00B619E0" w:rsidRPr="00865E89" w:rsidRDefault="00B619E0" w:rsidP="00B619E0">
            <w:pPr>
              <w:tabs>
                <w:tab w:val="decimal" w:pos="1245"/>
              </w:tabs>
              <w:spacing w:line="240" w:lineRule="atLeast"/>
              <w:ind w:left="-137" w:right="-90"/>
              <w:rPr>
                <w:rFonts w:cs="Times New Roman"/>
                <w:szCs w:val="22"/>
              </w:rPr>
            </w:pPr>
          </w:p>
        </w:tc>
        <w:tc>
          <w:tcPr>
            <w:tcW w:w="1440" w:type="dxa"/>
            <w:tcBorders>
              <w:bottom w:val="single" w:sz="4" w:space="0" w:color="auto"/>
            </w:tcBorders>
          </w:tcPr>
          <w:p w14:paraId="0CC9DBBB" w14:textId="23D00BEA" w:rsidR="00B619E0" w:rsidRPr="00865E89" w:rsidRDefault="00B619E0" w:rsidP="00B619E0">
            <w:pPr>
              <w:tabs>
                <w:tab w:val="decimal" w:pos="1128"/>
              </w:tabs>
              <w:spacing w:line="240" w:lineRule="atLeast"/>
              <w:ind w:left="-137" w:right="-90"/>
              <w:rPr>
                <w:rFonts w:cs="Times New Roman"/>
                <w:szCs w:val="22"/>
                <w:cs/>
                <w:lang w:bidi="th-TH"/>
              </w:rPr>
            </w:pPr>
            <w:r>
              <w:rPr>
                <w:rFonts w:cs="Times New Roman"/>
                <w:szCs w:val="22"/>
              </w:rPr>
              <w:t>(366,516)</w:t>
            </w:r>
          </w:p>
        </w:tc>
      </w:tr>
      <w:tr w:rsidR="00B619E0" w:rsidRPr="0012708E" w14:paraId="1E0698D6" w14:textId="77777777" w:rsidTr="00EC65EE">
        <w:trPr>
          <w:cantSplit/>
        </w:trPr>
        <w:tc>
          <w:tcPr>
            <w:tcW w:w="5922" w:type="dxa"/>
          </w:tcPr>
          <w:p w14:paraId="7DEAEEE3" w14:textId="77777777" w:rsidR="00B619E0" w:rsidRPr="00865E89" w:rsidRDefault="00B619E0" w:rsidP="00B619E0">
            <w:pPr>
              <w:spacing w:line="240" w:lineRule="atLeast"/>
              <w:ind w:left="-18" w:right="-18"/>
              <w:rPr>
                <w:rFonts w:cs="Times New Roman"/>
                <w:b/>
                <w:bCs/>
                <w:szCs w:val="22"/>
                <w:rtl/>
                <w:cs/>
              </w:rPr>
            </w:pPr>
            <w:r w:rsidRPr="00865E89">
              <w:rPr>
                <w:rFonts w:cs="Times New Roman"/>
                <w:b/>
                <w:bCs/>
                <w:szCs w:val="22"/>
              </w:rPr>
              <w:t>Total effect of interest rates changes</w:t>
            </w:r>
          </w:p>
        </w:tc>
        <w:tc>
          <w:tcPr>
            <w:tcW w:w="1530" w:type="dxa"/>
            <w:tcBorders>
              <w:top w:val="single" w:sz="4" w:space="0" w:color="auto"/>
              <w:bottom w:val="double" w:sz="4" w:space="0" w:color="auto"/>
            </w:tcBorders>
          </w:tcPr>
          <w:p w14:paraId="38DB6D68" w14:textId="7F65D05E" w:rsidR="00B619E0" w:rsidRPr="00865E89" w:rsidRDefault="00B619E0" w:rsidP="00B619E0">
            <w:pPr>
              <w:tabs>
                <w:tab w:val="decimal" w:pos="1245"/>
              </w:tabs>
              <w:spacing w:line="240" w:lineRule="atLeast"/>
              <w:ind w:left="-137" w:right="-90"/>
              <w:rPr>
                <w:rFonts w:cs="Times New Roman"/>
                <w:b/>
                <w:bCs/>
                <w:szCs w:val="22"/>
              </w:rPr>
            </w:pPr>
            <w:r>
              <w:rPr>
                <w:rFonts w:cs="Times New Roman"/>
                <w:b/>
                <w:bCs/>
                <w:szCs w:val="22"/>
              </w:rPr>
              <w:t>366,516</w:t>
            </w:r>
          </w:p>
        </w:tc>
        <w:tc>
          <w:tcPr>
            <w:tcW w:w="270" w:type="dxa"/>
          </w:tcPr>
          <w:p w14:paraId="5500FAD5" w14:textId="77777777" w:rsidR="00B619E0" w:rsidRPr="00865E89" w:rsidRDefault="00B619E0" w:rsidP="00B619E0">
            <w:pPr>
              <w:tabs>
                <w:tab w:val="decimal" w:pos="1245"/>
              </w:tabs>
              <w:spacing w:line="240" w:lineRule="atLeast"/>
              <w:ind w:left="-137" w:right="-90"/>
              <w:rPr>
                <w:rFonts w:cs="Times New Roman"/>
                <w:b/>
                <w:bCs/>
                <w:szCs w:val="22"/>
              </w:rPr>
            </w:pPr>
          </w:p>
        </w:tc>
        <w:tc>
          <w:tcPr>
            <w:tcW w:w="1440" w:type="dxa"/>
            <w:tcBorders>
              <w:top w:val="single" w:sz="4" w:space="0" w:color="auto"/>
              <w:bottom w:val="double" w:sz="4" w:space="0" w:color="auto"/>
            </w:tcBorders>
          </w:tcPr>
          <w:p w14:paraId="21A3A53B" w14:textId="7FF7A779" w:rsidR="00B619E0" w:rsidRPr="00865E89" w:rsidRDefault="00B619E0" w:rsidP="00B619E0">
            <w:pPr>
              <w:tabs>
                <w:tab w:val="decimal" w:pos="1128"/>
              </w:tabs>
              <w:spacing w:line="240" w:lineRule="atLeast"/>
              <w:ind w:left="-137" w:right="-90"/>
              <w:rPr>
                <w:rFonts w:cs="Times New Roman"/>
                <w:b/>
                <w:bCs/>
                <w:szCs w:val="22"/>
              </w:rPr>
            </w:pPr>
            <w:r>
              <w:rPr>
                <w:rFonts w:cs="Times New Roman"/>
                <w:b/>
                <w:bCs/>
                <w:szCs w:val="22"/>
              </w:rPr>
              <w:t>(366,516)</w:t>
            </w:r>
          </w:p>
        </w:tc>
      </w:tr>
      <w:tr w:rsidR="00B619E0" w:rsidRPr="0012708E" w14:paraId="6633F35C" w14:textId="77777777" w:rsidTr="002247BB">
        <w:trPr>
          <w:cantSplit/>
        </w:trPr>
        <w:tc>
          <w:tcPr>
            <w:tcW w:w="5922" w:type="dxa"/>
          </w:tcPr>
          <w:p w14:paraId="7E21F965" w14:textId="77777777" w:rsidR="00B619E0" w:rsidRPr="00865E89" w:rsidRDefault="00B619E0" w:rsidP="00B619E0">
            <w:pPr>
              <w:spacing w:line="240" w:lineRule="atLeast"/>
              <w:ind w:left="-18" w:right="-18"/>
              <w:rPr>
                <w:rFonts w:cs="Times New Roman"/>
                <w:b/>
                <w:bCs/>
                <w:szCs w:val="22"/>
              </w:rPr>
            </w:pPr>
          </w:p>
        </w:tc>
        <w:tc>
          <w:tcPr>
            <w:tcW w:w="1530" w:type="dxa"/>
            <w:tcBorders>
              <w:top w:val="double" w:sz="4" w:space="0" w:color="auto"/>
            </w:tcBorders>
          </w:tcPr>
          <w:p w14:paraId="7869859C" w14:textId="77777777" w:rsidR="00B619E0" w:rsidRPr="00865E89" w:rsidRDefault="00B619E0" w:rsidP="00B619E0">
            <w:pPr>
              <w:tabs>
                <w:tab w:val="decimal" w:pos="781"/>
                <w:tab w:val="decimal" w:pos="1155"/>
              </w:tabs>
              <w:spacing w:line="240" w:lineRule="atLeast"/>
              <w:ind w:left="-137" w:right="-90"/>
              <w:rPr>
                <w:rFonts w:cs="Times New Roman"/>
                <w:b/>
                <w:bCs/>
                <w:szCs w:val="22"/>
              </w:rPr>
            </w:pPr>
          </w:p>
        </w:tc>
        <w:tc>
          <w:tcPr>
            <w:tcW w:w="270" w:type="dxa"/>
          </w:tcPr>
          <w:p w14:paraId="03379D7F" w14:textId="77777777" w:rsidR="00B619E0" w:rsidRPr="00865E89" w:rsidRDefault="00B619E0" w:rsidP="00B619E0">
            <w:pPr>
              <w:tabs>
                <w:tab w:val="decimal" w:pos="781"/>
              </w:tabs>
              <w:spacing w:line="240" w:lineRule="atLeast"/>
              <w:ind w:left="-137" w:right="-90"/>
              <w:rPr>
                <w:rFonts w:cs="Times New Roman"/>
                <w:b/>
                <w:bCs/>
                <w:szCs w:val="22"/>
              </w:rPr>
            </w:pPr>
          </w:p>
        </w:tc>
        <w:tc>
          <w:tcPr>
            <w:tcW w:w="1440" w:type="dxa"/>
            <w:tcBorders>
              <w:top w:val="double" w:sz="4" w:space="0" w:color="auto"/>
            </w:tcBorders>
            <w:vAlign w:val="bottom"/>
          </w:tcPr>
          <w:p w14:paraId="07A1D34D" w14:textId="77777777" w:rsidR="00B619E0" w:rsidRPr="00865E89" w:rsidRDefault="00B619E0" w:rsidP="00B619E0">
            <w:pPr>
              <w:tabs>
                <w:tab w:val="decimal" w:pos="1128"/>
              </w:tabs>
              <w:spacing w:line="240" w:lineRule="atLeast"/>
              <w:ind w:left="-137" w:right="-90"/>
              <w:rPr>
                <w:rFonts w:cs="Times New Roman"/>
                <w:szCs w:val="22"/>
              </w:rPr>
            </w:pPr>
          </w:p>
        </w:tc>
      </w:tr>
      <w:tr w:rsidR="00B619E0" w:rsidRPr="0012708E" w14:paraId="256199CA" w14:textId="77777777" w:rsidTr="00080F43">
        <w:trPr>
          <w:cantSplit/>
        </w:trPr>
        <w:tc>
          <w:tcPr>
            <w:tcW w:w="5922" w:type="dxa"/>
          </w:tcPr>
          <w:p w14:paraId="3E3B8920" w14:textId="4DF2345A" w:rsidR="00B619E0" w:rsidRPr="00865E89" w:rsidRDefault="00B619E0" w:rsidP="00B619E0">
            <w:pPr>
              <w:tabs>
                <w:tab w:val="left" w:pos="900"/>
              </w:tabs>
              <w:spacing w:line="240" w:lineRule="atLeast"/>
              <w:ind w:left="-18" w:right="-18"/>
              <w:rPr>
                <w:rFonts w:cs="Times New Roman"/>
                <w:b/>
                <w:bCs/>
                <w:i/>
                <w:iCs/>
                <w:szCs w:val="22"/>
              </w:rPr>
            </w:pPr>
            <w:r w:rsidRPr="00865E89">
              <w:rPr>
                <w:rFonts w:cs="Times New Roman"/>
                <w:b/>
                <w:bCs/>
                <w:i/>
                <w:iCs/>
                <w:szCs w:val="22"/>
              </w:rPr>
              <w:t>31 December 2024</w:t>
            </w:r>
          </w:p>
        </w:tc>
        <w:tc>
          <w:tcPr>
            <w:tcW w:w="1530" w:type="dxa"/>
          </w:tcPr>
          <w:p w14:paraId="0D0876FB" w14:textId="77777777" w:rsidR="00B619E0" w:rsidRPr="00865E89" w:rsidRDefault="00B619E0" w:rsidP="00B619E0">
            <w:pPr>
              <w:tabs>
                <w:tab w:val="decimal" w:pos="1155"/>
              </w:tabs>
              <w:spacing w:line="240" w:lineRule="atLeast"/>
              <w:ind w:right="29"/>
              <w:jc w:val="right"/>
              <w:rPr>
                <w:rFonts w:cs="Times New Roman"/>
                <w:szCs w:val="22"/>
              </w:rPr>
            </w:pPr>
          </w:p>
        </w:tc>
        <w:tc>
          <w:tcPr>
            <w:tcW w:w="270" w:type="dxa"/>
          </w:tcPr>
          <w:p w14:paraId="18C9334F" w14:textId="77777777" w:rsidR="00B619E0" w:rsidRPr="00865E89" w:rsidRDefault="00B619E0" w:rsidP="00B619E0">
            <w:pPr>
              <w:tabs>
                <w:tab w:val="decimal" w:pos="729"/>
              </w:tabs>
              <w:spacing w:line="240" w:lineRule="atLeast"/>
              <w:ind w:right="29"/>
              <w:jc w:val="right"/>
              <w:rPr>
                <w:rFonts w:cs="Times New Roman"/>
                <w:szCs w:val="22"/>
              </w:rPr>
            </w:pPr>
          </w:p>
        </w:tc>
        <w:tc>
          <w:tcPr>
            <w:tcW w:w="1440" w:type="dxa"/>
            <w:vAlign w:val="bottom"/>
          </w:tcPr>
          <w:p w14:paraId="79C2130C" w14:textId="77777777" w:rsidR="00B619E0" w:rsidRPr="00865E89" w:rsidRDefault="00B619E0" w:rsidP="00B619E0">
            <w:pPr>
              <w:tabs>
                <w:tab w:val="decimal" w:pos="1065"/>
              </w:tabs>
              <w:spacing w:line="240" w:lineRule="atLeast"/>
              <w:ind w:right="29"/>
              <w:jc w:val="right"/>
              <w:rPr>
                <w:rFonts w:cs="Times New Roman"/>
                <w:szCs w:val="22"/>
              </w:rPr>
            </w:pPr>
          </w:p>
        </w:tc>
      </w:tr>
      <w:tr w:rsidR="00B619E0" w:rsidRPr="0012708E" w14:paraId="11C6C0BF" w14:textId="77777777" w:rsidTr="00080F43">
        <w:trPr>
          <w:cantSplit/>
        </w:trPr>
        <w:tc>
          <w:tcPr>
            <w:tcW w:w="5922" w:type="dxa"/>
          </w:tcPr>
          <w:p w14:paraId="2C55998D" w14:textId="38A7F126" w:rsidR="00B619E0" w:rsidRPr="00865E89" w:rsidRDefault="00B619E0" w:rsidP="00B619E0">
            <w:pPr>
              <w:spacing w:line="240" w:lineRule="atLeast"/>
              <w:ind w:left="-18" w:right="-18"/>
              <w:rPr>
                <w:rFonts w:cs="Times New Roman"/>
                <w:szCs w:val="22"/>
                <w:rtl/>
                <w:cs/>
              </w:rPr>
            </w:pPr>
            <w:r w:rsidRPr="00865E89">
              <w:rPr>
                <w:rFonts w:cs="Times New Roman"/>
                <w:szCs w:val="22"/>
              </w:rPr>
              <w:t>Baht</w:t>
            </w:r>
          </w:p>
        </w:tc>
        <w:tc>
          <w:tcPr>
            <w:tcW w:w="1530" w:type="dxa"/>
            <w:tcBorders>
              <w:bottom w:val="single" w:sz="4" w:space="0" w:color="auto"/>
            </w:tcBorders>
          </w:tcPr>
          <w:p w14:paraId="6AF06E6B" w14:textId="78C349D1" w:rsidR="00B619E0" w:rsidRPr="00865E89" w:rsidRDefault="00B619E0" w:rsidP="00B619E0">
            <w:pPr>
              <w:tabs>
                <w:tab w:val="decimal" w:pos="1245"/>
              </w:tabs>
              <w:spacing w:line="240" w:lineRule="atLeast"/>
              <w:ind w:left="-137" w:right="-90"/>
              <w:rPr>
                <w:rFonts w:cs="Times New Roman"/>
                <w:szCs w:val="22"/>
              </w:rPr>
            </w:pPr>
            <w:r w:rsidRPr="00865E89">
              <w:rPr>
                <w:rFonts w:cs="Times New Roman"/>
                <w:szCs w:val="22"/>
              </w:rPr>
              <w:t>413,663</w:t>
            </w:r>
          </w:p>
        </w:tc>
        <w:tc>
          <w:tcPr>
            <w:tcW w:w="270" w:type="dxa"/>
          </w:tcPr>
          <w:p w14:paraId="24C8E18E" w14:textId="77777777" w:rsidR="00B619E0" w:rsidRPr="00865E89" w:rsidRDefault="00B619E0" w:rsidP="00B619E0">
            <w:pPr>
              <w:tabs>
                <w:tab w:val="decimal" w:pos="1245"/>
              </w:tabs>
              <w:spacing w:line="240" w:lineRule="atLeast"/>
              <w:ind w:left="-137" w:right="-90"/>
              <w:rPr>
                <w:rFonts w:cs="Times New Roman"/>
                <w:szCs w:val="22"/>
              </w:rPr>
            </w:pPr>
          </w:p>
        </w:tc>
        <w:tc>
          <w:tcPr>
            <w:tcW w:w="1440" w:type="dxa"/>
            <w:tcBorders>
              <w:bottom w:val="single" w:sz="4" w:space="0" w:color="auto"/>
            </w:tcBorders>
          </w:tcPr>
          <w:p w14:paraId="4981C09A" w14:textId="0465952B" w:rsidR="00B619E0" w:rsidRPr="00865E89" w:rsidRDefault="00B619E0" w:rsidP="00B619E0">
            <w:pPr>
              <w:tabs>
                <w:tab w:val="decimal" w:pos="1128"/>
              </w:tabs>
              <w:spacing w:line="240" w:lineRule="atLeast"/>
              <w:ind w:left="-137" w:right="-90"/>
              <w:rPr>
                <w:rFonts w:cs="Times New Roman"/>
                <w:szCs w:val="22"/>
              </w:rPr>
            </w:pPr>
            <w:r w:rsidRPr="00865E89">
              <w:rPr>
                <w:rFonts w:cs="Times New Roman"/>
                <w:szCs w:val="22"/>
              </w:rPr>
              <w:t>(413,663)</w:t>
            </w:r>
          </w:p>
        </w:tc>
      </w:tr>
      <w:tr w:rsidR="00B619E0" w:rsidRPr="0012708E" w14:paraId="6E98936A" w14:textId="77777777" w:rsidTr="00080F43">
        <w:trPr>
          <w:cantSplit/>
        </w:trPr>
        <w:tc>
          <w:tcPr>
            <w:tcW w:w="5922" w:type="dxa"/>
          </w:tcPr>
          <w:p w14:paraId="10DD08FA" w14:textId="678DB002" w:rsidR="00B619E0" w:rsidRPr="00865E89" w:rsidRDefault="00B619E0" w:rsidP="00B619E0">
            <w:pPr>
              <w:spacing w:line="240" w:lineRule="atLeast"/>
              <w:ind w:left="-18" w:right="-18"/>
              <w:rPr>
                <w:rFonts w:cs="Times New Roman"/>
                <w:b/>
                <w:bCs/>
                <w:szCs w:val="22"/>
                <w:rtl/>
                <w:cs/>
              </w:rPr>
            </w:pPr>
            <w:r w:rsidRPr="00865E89">
              <w:rPr>
                <w:rFonts w:cs="Times New Roman"/>
                <w:b/>
                <w:bCs/>
                <w:szCs w:val="22"/>
              </w:rPr>
              <w:t>Total effect of interest rates changes</w:t>
            </w:r>
          </w:p>
        </w:tc>
        <w:tc>
          <w:tcPr>
            <w:tcW w:w="1530" w:type="dxa"/>
            <w:tcBorders>
              <w:top w:val="single" w:sz="4" w:space="0" w:color="auto"/>
              <w:bottom w:val="double" w:sz="4" w:space="0" w:color="auto"/>
            </w:tcBorders>
          </w:tcPr>
          <w:p w14:paraId="0AAE0B08" w14:textId="2000D935" w:rsidR="00B619E0" w:rsidRPr="00865E89" w:rsidRDefault="00B619E0" w:rsidP="00B619E0">
            <w:pPr>
              <w:tabs>
                <w:tab w:val="decimal" w:pos="1245"/>
              </w:tabs>
              <w:spacing w:line="240" w:lineRule="atLeast"/>
              <w:ind w:left="-137" w:right="-90"/>
              <w:rPr>
                <w:rFonts w:cs="Times New Roman"/>
                <w:b/>
                <w:bCs/>
                <w:szCs w:val="22"/>
              </w:rPr>
            </w:pPr>
            <w:r w:rsidRPr="00865E89">
              <w:rPr>
                <w:rFonts w:cs="Times New Roman"/>
                <w:b/>
                <w:bCs/>
                <w:szCs w:val="22"/>
              </w:rPr>
              <w:t>413,663</w:t>
            </w:r>
          </w:p>
        </w:tc>
        <w:tc>
          <w:tcPr>
            <w:tcW w:w="270" w:type="dxa"/>
          </w:tcPr>
          <w:p w14:paraId="51E9EBD3" w14:textId="77777777" w:rsidR="00B619E0" w:rsidRPr="00865E89" w:rsidRDefault="00B619E0" w:rsidP="00B619E0">
            <w:pPr>
              <w:tabs>
                <w:tab w:val="decimal" w:pos="1245"/>
              </w:tabs>
              <w:spacing w:line="240" w:lineRule="atLeast"/>
              <w:ind w:left="-137" w:right="-90"/>
              <w:rPr>
                <w:rFonts w:cs="Times New Roman"/>
                <w:b/>
                <w:bCs/>
                <w:szCs w:val="22"/>
              </w:rPr>
            </w:pPr>
          </w:p>
        </w:tc>
        <w:tc>
          <w:tcPr>
            <w:tcW w:w="1440" w:type="dxa"/>
            <w:tcBorders>
              <w:top w:val="single" w:sz="4" w:space="0" w:color="auto"/>
              <w:bottom w:val="double" w:sz="4" w:space="0" w:color="auto"/>
            </w:tcBorders>
          </w:tcPr>
          <w:p w14:paraId="1608E727" w14:textId="2AD7017C" w:rsidR="00B619E0" w:rsidRPr="00865E89" w:rsidRDefault="00B619E0" w:rsidP="00B619E0">
            <w:pPr>
              <w:tabs>
                <w:tab w:val="decimal" w:pos="1128"/>
              </w:tabs>
              <w:spacing w:line="240" w:lineRule="atLeast"/>
              <w:ind w:left="-137" w:right="-90"/>
              <w:rPr>
                <w:rFonts w:cs="Times New Roman"/>
                <w:b/>
                <w:bCs/>
                <w:szCs w:val="22"/>
              </w:rPr>
            </w:pPr>
            <w:r w:rsidRPr="00865E89">
              <w:rPr>
                <w:rFonts w:cs="Times New Roman"/>
                <w:b/>
                <w:bCs/>
                <w:szCs w:val="22"/>
              </w:rPr>
              <w:t>(413,663)</w:t>
            </w:r>
          </w:p>
        </w:tc>
      </w:tr>
    </w:tbl>
    <w:p w14:paraId="1F69A21C" w14:textId="5E416A0A" w:rsidR="009906CF" w:rsidRDefault="009906CF" w:rsidP="00F039F6">
      <w:pPr>
        <w:autoSpaceDE w:val="0"/>
        <w:autoSpaceDN w:val="0"/>
        <w:adjustRightInd w:val="0"/>
        <w:ind w:left="540" w:hanging="540"/>
        <w:jc w:val="thaiDistribute"/>
        <w:rPr>
          <w:rFonts w:cs="Times New Roman"/>
          <w:b/>
          <w:bCs/>
          <w:color w:val="000000"/>
          <w:szCs w:val="22"/>
          <w:lang w:bidi="th-TH"/>
        </w:rPr>
      </w:pPr>
    </w:p>
    <w:p w14:paraId="0E8DE8AA" w14:textId="77777777" w:rsidR="009906CF" w:rsidRDefault="009906CF">
      <w:pPr>
        <w:rPr>
          <w:rFonts w:cs="Times New Roman"/>
          <w:b/>
          <w:bCs/>
          <w:color w:val="000000"/>
          <w:szCs w:val="22"/>
          <w:lang w:bidi="th-TH"/>
        </w:rPr>
      </w:pPr>
      <w:r>
        <w:rPr>
          <w:rFonts w:cs="Times New Roman"/>
          <w:b/>
          <w:bCs/>
          <w:color w:val="000000"/>
          <w:szCs w:val="22"/>
          <w:lang w:bidi="th-TH"/>
        </w:rPr>
        <w:br w:type="page"/>
      </w:r>
    </w:p>
    <w:p w14:paraId="3057E2B2" w14:textId="1E103CB0" w:rsidR="00F039F6" w:rsidRPr="0012708E" w:rsidRDefault="0022736E" w:rsidP="00F039F6">
      <w:pPr>
        <w:autoSpaceDE w:val="0"/>
        <w:autoSpaceDN w:val="0"/>
        <w:adjustRightInd w:val="0"/>
        <w:ind w:left="540" w:hanging="540"/>
        <w:jc w:val="thaiDistribute"/>
        <w:rPr>
          <w:rFonts w:cs="Times New Roman"/>
          <w:b/>
          <w:bCs/>
          <w:color w:val="000000"/>
          <w:szCs w:val="22"/>
          <w:lang w:bidi="th-TH"/>
        </w:rPr>
      </w:pPr>
      <w:r>
        <w:rPr>
          <w:rFonts w:cs="Times New Roman"/>
          <w:b/>
          <w:bCs/>
          <w:color w:val="000000"/>
          <w:szCs w:val="22"/>
          <w:lang w:bidi="th-TH"/>
        </w:rPr>
        <w:t>4</w:t>
      </w:r>
      <w:r w:rsidR="00F039F6" w:rsidRPr="0012708E">
        <w:rPr>
          <w:rFonts w:cs="Times New Roman"/>
          <w:b/>
          <w:bCs/>
          <w:color w:val="000000"/>
          <w:szCs w:val="22"/>
          <w:lang w:bidi="th-TH"/>
        </w:rPr>
        <w:t>.3</w:t>
      </w:r>
      <w:r w:rsidR="00F039F6" w:rsidRPr="0012708E">
        <w:rPr>
          <w:rFonts w:cs="Times New Roman"/>
          <w:b/>
          <w:bCs/>
          <w:color w:val="000000"/>
          <w:szCs w:val="22"/>
          <w:lang w:bidi="th-TH"/>
        </w:rPr>
        <w:tab/>
        <w:t>Foreign exchange rate risk</w:t>
      </w:r>
    </w:p>
    <w:p w14:paraId="36A0A66C" w14:textId="77777777" w:rsidR="00F039F6" w:rsidRPr="007B2F0C" w:rsidRDefault="00F039F6" w:rsidP="007B2F0C">
      <w:pPr>
        <w:autoSpaceDE w:val="0"/>
        <w:autoSpaceDN w:val="0"/>
        <w:adjustRightInd w:val="0"/>
        <w:ind w:left="540"/>
        <w:jc w:val="thaiDistribute"/>
        <w:rPr>
          <w:rFonts w:cs="Times New Roman"/>
          <w:color w:val="000000"/>
          <w:szCs w:val="22"/>
          <w:lang w:bidi="th-TH"/>
        </w:rPr>
      </w:pPr>
    </w:p>
    <w:p w14:paraId="4C1D5C51" w14:textId="34A57CD9" w:rsidR="00F039F6" w:rsidRPr="0012708E" w:rsidRDefault="00F039F6" w:rsidP="00F039F6">
      <w:pPr>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Foreign exchange rate risk is the risk that arises from the change in foreign exchange rate which may </w:t>
      </w:r>
      <w:r w:rsidR="00A23363" w:rsidRPr="0012708E">
        <w:rPr>
          <w:rFonts w:cs="Times New Roman"/>
          <w:color w:val="000000"/>
          <w:szCs w:val="22"/>
          <w:lang w:bidi="th-TH"/>
        </w:rPr>
        <w:t>a</w:t>
      </w:r>
      <w:r w:rsidRPr="0012708E">
        <w:rPr>
          <w:rFonts w:cs="Times New Roman"/>
          <w:color w:val="000000"/>
          <w:szCs w:val="22"/>
          <w:lang w:bidi="th-TH"/>
        </w:rPr>
        <w:t>ffect the value change in the financial instruments or may cause fluctuation in the income or expenses or in value of the financial assets or liabilities.</w:t>
      </w:r>
    </w:p>
    <w:p w14:paraId="1D6B7C86" w14:textId="77777777" w:rsidR="00F039F6" w:rsidRPr="0012708E" w:rsidRDefault="00F039F6" w:rsidP="00F039F6">
      <w:pPr>
        <w:autoSpaceDE w:val="0"/>
        <w:autoSpaceDN w:val="0"/>
        <w:adjustRightInd w:val="0"/>
        <w:ind w:left="540"/>
        <w:jc w:val="thaiDistribute"/>
        <w:rPr>
          <w:rFonts w:cs="Times New Roman"/>
          <w:color w:val="000000"/>
          <w:szCs w:val="22"/>
          <w:lang w:bidi="th-TH"/>
        </w:rPr>
      </w:pPr>
    </w:p>
    <w:p w14:paraId="623BF79C" w14:textId="27E8A73A" w:rsidR="0035352E" w:rsidRPr="00AB5DFA" w:rsidRDefault="0035352E" w:rsidP="0035352E">
      <w:pPr>
        <w:autoSpaceDE w:val="0"/>
        <w:autoSpaceDN w:val="0"/>
        <w:adjustRightInd w:val="0"/>
        <w:ind w:left="540"/>
        <w:jc w:val="thaiDistribute"/>
        <w:rPr>
          <w:rFonts w:cs="Times New Roman"/>
          <w:i/>
          <w:iCs/>
          <w:color w:val="000000"/>
          <w:szCs w:val="22"/>
          <w:lang w:bidi="th-TH"/>
        </w:rPr>
      </w:pPr>
      <w:r w:rsidRPr="0087282C">
        <w:rPr>
          <w:szCs w:val="22"/>
        </w:rPr>
        <w:t xml:space="preserve">As at </w:t>
      </w:r>
      <w:r w:rsidR="00BB6F0D">
        <w:rPr>
          <w:szCs w:val="22"/>
          <w:lang w:val="en-US" w:bidi="th-TH"/>
        </w:rPr>
        <w:t xml:space="preserve">30 June 2025 and </w:t>
      </w:r>
      <w:r w:rsidRPr="0087282C">
        <w:rPr>
          <w:szCs w:val="22"/>
        </w:rPr>
        <w:t>31 December 202</w:t>
      </w:r>
      <w:r w:rsidR="00542F66" w:rsidRPr="0087282C">
        <w:rPr>
          <w:szCs w:val="22"/>
        </w:rPr>
        <w:t>4</w:t>
      </w:r>
      <w:r w:rsidRPr="0087282C">
        <w:rPr>
          <w:szCs w:val="22"/>
        </w:rPr>
        <w:t xml:space="preserve">, the </w:t>
      </w:r>
      <w:r w:rsidRPr="0087282C">
        <w:t>Group</w:t>
      </w:r>
      <w:r w:rsidRPr="0087282C">
        <w:rPr>
          <w:szCs w:val="22"/>
        </w:rPr>
        <w:t xml:space="preserve"> </w:t>
      </w:r>
      <w:r w:rsidR="006F1778" w:rsidRPr="0087282C">
        <w:rPr>
          <w:szCs w:val="22"/>
        </w:rPr>
        <w:t>was</w:t>
      </w:r>
      <w:r w:rsidRPr="0087282C">
        <w:rPr>
          <w:szCs w:val="22"/>
        </w:rPr>
        <w:t xml:space="preserve"> exposed to foreign exchange rate risk </w:t>
      </w:r>
      <w:r w:rsidRPr="0087282C">
        <w:t>relating to financial assets and financial liabilities which are d</w:t>
      </w:r>
      <w:r w:rsidR="00BB5390" w:rsidRPr="0087282C">
        <w:t>eno</w:t>
      </w:r>
      <w:r w:rsidRPr="0087282C">
        <w:t>minated in foreign currencies. The Group primarily uses cross-currency interest rate swaps to hedge foreign exchange rate risk arising from interbank and money market items (liabilities) which are denominated in foreign currencies.</w:t>
      </w:r>
      <w:r w:rsidRPr="00AB5DFA">
        <w:t xml:space="preserve"> </w:t>
      </w:r>
    </w:p>
    <w:p w14:paraId="31971103" w14:textId="77777777" w:rsidR="0035352E" w:rsidRPr="00AB5DFA" w:rsidRDefault="0035352E" w:rsidP="007B2F0C">
      <w:pPr>
        <w:autoSpaceDE w:val="0"/>
        <w:autoSpaceDN w:val="0"/>
        <w:adjustRightInd w:val="0"/>
        <w:ind w:left="540"/>
        <w:jc w:val="thaiDistribute"/>
        <w:rPr>
          <w:rFonts w:cs="Times New Roman"/>
          <w:color w:val="000000"/>
          <w:szCs w:val="22"/>
          <w:lang w:bidi="th-TH"/>
        </w:rPr>
      </w:pPr>
    </w:p>
    <w:p w14:paraId="0B7464CD" w14:textId="5303AB58" w:rsidR="0035352E" w:rsidRDefault="0035352E" w:rsidP="0035352E">
      <w:pPr>
        <w:autoSpaceDE w:val="0"/>
        <w:autoSpaceDN w:val="0"/>
        <w:adjustRightInd w:val="0"/>
        <w:ind w:left="540"/>
        <w:jc w:val="thaiDistribute"/>
        <w:rPr>
          <w:rFonts w:cs="Times New Roman"/>
          <w:color w:val="000000"/>
          <w:szCs w:val="22"/>
          <w:lang w:bidi="th-TH"/>
        </w:rPr>
      </w:pPr>
      <w:r w:rsidRPr="00AB5DFA">
        <w:rPr>
          <w:rFonts w:cs="Times New Roman"/>
          <w:color w:val="000000"/>
          <w:szCs w:val="22"/>
          <w:lang w:bidi="th-TH"/>
        </w:rPr>
        <w:t xml:space="preserve">Foreign currency position in Baht equivalent as of </w:t>
      </w:r>
      <w:r w:rsidR="00EB31FA">
        <w:rPr>
          <w:rFonts w:cs="Times New Roman"/>
          <w:color w:val="000000"/>
          <w:szCs w:val="22"/>
          <w:lang w:bidi="th-TH"/>
        </w:rPr>
        <w:t xml:space="preserve">30 June 2025 and </w:t>
      </w:r>
      <w:r>
        <w:rPr>
          <w:rFonts w:cs="Times New Roman"/>
          <w:color w:val="000000"/>
          <w:szCs w:val="22"/>
          <w:lang w:bidi="th-TH"/>
        </w:rPr>
        <w:t>31 December</w:t>
      </w:r>
      <w:r w:rsidRPr="00AB5DFA">
        <w:rPr>
          <w:rFonts w:cs="Times New Roman"/>
          <w:color w:val="000000"/>
          <w:szCs w:val="22"/>
          <w:lang w:bidi="th-TH"/>
        </w:rPr>
        <w:t xml:space="preserve"> 202</w:t>
      </w:r>
      <w:r w:rsidR="00542F66">
        <w:rPr>
          <w:rFonts w:cs="Times New Roman"/>
          <w:color w:val="000000"/>
          <w:szCs w:val="22"/>
          <w:lang w:bidi="th-TH"/>
        </w:rPr>
        <w:t>4</w:t>
      </w:r>
      <w:r w:rsidR="00EB31FA">
        <w:rPr>
          <w:rFonts w:cs="Times New Roman"/>
          <w:color w:val="000000"/>
          <w:szCs w:val="22"/>
          <w:lang w:bidi="th-TH"/>
        </w:rPr>
        <w:t xml:space="preserve"> </w:t>
      </w:r>
      <w:r w:rsidRPr="00AB5DFA">
        <w:rPr>
          <w:rFonts w:cs="Times New Roman"/>
          <w:color w:val="000000"/>
          <w:szCs w:val="22"/>
          <w:lang w:bidi="th-TH"/>
        </w:rPr>
        <w:t>as follows:</w:t>
      </w:r>
    </w:p>
    <w:p w14:paraId="4E952145" w14:textId="77777777" w:rsidR="006D4577" w:rsidRPr="00AB5DFA" w:rsidRDefault="006D4577" w:rsidP="007B2F0C">
      <w:pPr>
        <w:autoSpaceDE w:val="0"/>
        <w:autoSpaceDN w:val="0"/>
        <w:adjustRightInd w:val="0"/>
        <w:ind w:left="540"/>
        <w:jc w:val="thaiDistribute"/>
        <w:rPr>
          <w:rFonts w:cs="Times New Roman"/>
          <w:color w:val="000000"/>
          <w:szCs w:val="22"/>
          <w:lang w:bidi="th-TH"/>
        </w:rPr>
      </w:pPr>
    </w:p>
    <w:tbl>
      <w:tblPr>
        <w:tblW w:w="9188" w:type="dxa"/>
        <w:tblInd w:w="450" w:type="dxa"/>
        <w:tblLayout w:type="fixed"/>
        <w:tblLook w:val="01E0" w:firstRow="1" w:lastRow="1" w:firstColumn="1" w:lastColumn="1" w:noHBand="0" w:noVBand="0"/>
      </w:tblPr>
      <w:tblGrid>
        <w:gridCol w:w="5813"/>
        <w:gridCol w:w="1687"/>
        <w:gridCol w:w="1688"/>
      </w:tblGrid>
      <w:tr w:rsidR="006D4577" w:rsidRPr="00AB5DFA" w14:paraId="79614631" w14:textId="77777777">
        <w:trPr>
          <w:trHeight w:val="459"/>
        </w:trPr>
        <w:tc>
          <w:tcPr>
            <w:tcW w:w="5813" w:type="dxa"/>
            <w:vAlign w:val="bottom"/>
          </w:tcPr>
          <w:p w14:paraId="57BC9F26" w14:textId="77777777" w:rsidR="006D4577" w:rsidRPr="00AB5DFA" w:rsidRDefault="006D4577">
            <w:pPr>
              <w:ind w:right="-18"/>
              <w:rPr>
                <w:rFonts w:cs="Times New Roman"/>
                <w:szCs w:val="22"/>
                <w:rtl/>
                <w:cs/>
              </w:rPr>
            </w:pPr>
          </w:p>
        </w:tc>
        <w:tc>
          <w:tcPr>
            <w:tcW w:w="3375" w:type="dxa"/>
            <w:gridSpan w:val="2"/>
          </w:tcPr>
          <w:p w14:paraId="7A325E86" w14:textId="77777777" w:rsidR="006D4577" w:rsidRPr="00AB5DFA" w:rsidRDefault="006D4577">
            <w:pPr>
              <w:ind w:left="-108" w:right="-18"/>
              <w:jc w:val="center"/>
              <w:rPr>
                <w:rFonts w:cs="Times New Roman"/>
                <w:b/>
                <w:bCs/>
                <w:szCs w:val="22"/>
                <w:rtl/>
                <w:cs/>
                <w:lang w:val="th-TH"/>
              </w:rPr>
            </w:pPr>
            <w:r w:rsidRPr="00AB5DFA">
              <w:rPr>
                <w:rFonts w:cs="Times New Roman"/>
                <w:b/>
                <w:bCs/>
                <w:szCs w:val="22"/>
                <w:lang w:bidi="th-TH"/>
              </w:rPr>
              <w:t>Consolidated and</w:t>
            </w:r>
            <w:r w:rsidRPr="00AB5DFA">
              <w:rPr>
                <w:rFonts w:cs="Times New Roman"/>
                <w:b/>
                <w:bCs/>
                <w:szCs w:val="22"/>
                <w:lang w:bidi="th-TH"/>
              </w:rPr>
              <w:br/>
              <w:t>the Bank</w:t>
            </w:r>
          </w:p>
        </w:tc>
      </w:tr>
      <w:tr w:rsidR="00EB31FA" w:rsidRPr="00AB5DFA" w14:paraId="54D70197" w14:textId="77777777">
        <w:trPr>
          <w:trHeight w:val="239"/>
        </w:trPr>
        <w:tc>
          <w:tcPr>
            <w:tcW w:w="5813" w:type="dxa"/>
          </w:tcPr>
          <w:p w14:paraId="371860E1" w14:textId="77777777" w:rsidR="00EB31FA" w:rsidRPr="00AB5DFA" w:rsidRDefault="00EB31FA">
            <w:pPr>
              <w:ind w:right="-18"/>
              <w:rPr>
                <w:rFonts w:cs="Times New Roman"/>
                <w:szCs w:val="22"/>
                <w:rtl/>
                <w:cs/>
              </w:rPr>
            </w:pPr>
          </w:p>
        </w:tc>
        <w:tc>
          <w:tcPr>
            <w:tcW w:w="1687" w:type="dxa"/>
          </w:tcPr>
          <w:p w14:paraId="3D496B0F" w14:textId="1C54E758" w:rsidR="00EB31FA" w:rsidRPr="00AB5DFA" w:rsidRDefault="00EB31FA">
            <w:pPr>
              <w:ind w:left="-108" w:right="-108"/>
              <w:jc w:val="center"/>
              <w:rPr>
                <w:rFonts w:cs="Times New Roman"/>
                <w:szCs w:val="22"/>
              </w:rPr>
            </w:pPr>
            <w:r>
              <w:rPr>
                <w:rFonts w:cs="Times New Roman"/>
                <w:szCs w:val="22"/>
              </w:rPr>
              <w:t>30 June</w:t>
            </w:r>
          </w:p>
        </w:tc>
        <w:tc>
          <w:tcPr>
            <w:tcW w:w="1688" w:type="dxa"/>
          </w:tcPr>
          <w:p w14:paraId="449CF7B0" w14:textId="1EE84982" w:rsidR="00EB31FA" w:rsidRPr="00AB5DFA" w:rsidRDefault="00EB31FA">
            <w:pPr>
              <w:ind w:left="-108" w:right="-108"/>
              <w:jc w:val="center"/>
              <w:rPr>
                <w:rFonts w:cs="Times New Roman"/>
                <w:szCs w:val="22"/>
              </w:rPr>
            </w:pPr>
            <w:r>
              <w:rPr>
                <w:rFonts w:cs="Times New Roman"/>
                <w:szCs w:val="22"/>
              </w:rPr>
              <w:t>31 December</w:t>
            </w:r>
          </w:p>
        </w:tc>
      </w:tr>
      <w:tr w:rsidR="006D4577" w:rsidRPr="00AB5DFA" w14:paraId="32646239" w14:textId="77777777">
        <w:trPr>
          <w:trHeight w:val="239"/>
        </w:trPr>
        <w:tc>
          <w:tcPr>
            <w:tcW w:w="5813" w:type="dxa"/>
          </w:tcPr>
          <w:p w14:paraId="23CECE66" w14:textId="77777777" w:rsidR="006D4577" w:rsidRPr="00AB5DFA" w:rsidRDefault="006D4577">
            <w:pPr>
              <w:ind w:right="-18"/>
              <w:rPr>
                <w:rFonts w:cs="Times New Roman"/>
                <w:szCs w:val="22"/>
                <w:rtl/>
                <w:cs/>
              </w:rPr>
            </w:pPr>
          </w:p>
        </w:tc>
        <w:tc>
          <w:tcPr>
            <w:tcW w:w="1687" w:type="dxa"/>
          </w:tcPr>
          <w:p w14:paraId="4FD0D7A0" w14:textId="51D3636C" w:rsidR="006D4577" w:rsidRPr="00AB5DFA" w:rsidRDefault="006D4577">
            <w:pPr>
              <w:ind w:left="-108" w:right="-108"/>
              <w:jc w:val="center"/>
              <w:rPr>
                <w:rFonts w:cs="Times New Roman"/>
                <w:szCs w:val="22"/>
              </w:rPr>
            </w:pPr>
            <w:r w:rsidRPr="00AB5DFA">
              <w:rPr>
                <w:rFonts w:cs="Times New Roman"/>
                <w:szCs w:val="22"/>
              </w:rPr>
              <w:t>202</w:t>
            </w:r>
            <w:r w:rsidR="00EB31FA">
              <w:rPr>
                <w:rFonts w:cs="Times New Roman"/>
                <w:szCs w:val="22"/>
              </w:rPr>
              <w:t>5</w:t>
            </w:r>
          </w:p>
        </w:tc>
        <w:tc>
          <w:tcPr>
            <w:tcW w:w="1688" w:type="dxa"/>
          </w:tcPr>
          <w:p w14:paraId="19ECF449" w14:textId="142EDD46" w:rsidR="006D4577" w:rsidRPr="00BD75CB" w:rsidRDefault="006D4577">
            <w:pPr>
              <w:ind w:left="-108" w:right="-108"/>
              <w:jc w:val="center"/>
              <w:rPr>
                <w:rFonts w:cs="Times New Roman"/>
                <w:szCs w:val="22"/>
                <w:lang w:val="en-US"/>
              </w:rPr>
            </w:pPr>
            <w:r w:rsidRPr="00AB5DFA">
              <w:rPr>
                <w:rFonts w:cs="Times New Roman"/>
                <w:szCs w:val="22"/>
              </w:rPr>
              <w:t>202</w:t>
            </w:r>
            <w:r w:rsidR="00EB31FA">
              <w:rPr>
                <w:rFonts w:cs="Times New Roman"/>
                <w:szCs w:val="22"/>
              </w:rPr>
              <w:t>4</w:t>
            </w:r>
          </w:p>
        </w:tc>
      </w:tr>
      <w:tr w:rsidR="006D4577" w:rsidRPr="00AB5DFA" w14:paraId="77E4828C" w14:textId="77777777">
        <w:trPr>
          <w:trHeight w:val="229"/>
        </w:trPr>
        <w:tc>
          <w:tcPr>
            <w:tcW w:w="5813" w:type="dxa"/>
          </w:tcPr>
          <w:p w14:paraId="5018E60B" w14:textId="77777777" w:rsidR="006D4577" w:rsidRPr="00AB5DFA" w:rsidRDefault="006D4577">
            <w:pPr>
              <w:ind w:right="-18"/>
              <w:rPr>
                <w:rFonts w:cs="Times New Roman"/>
                <w:szCs w:val="22"/>
                <w:rtl/>
                <w:cs/>
              </w:rPr>
            </w:pPr>
          </w:p>
        </w:tc>
        <w:tc>
          <w:tcPr>
            <w:tcW w:w="3375" w:type="dxa"/>
            <w:gridSpan w:val="2"/>
          </w:tcPr>
          <w:p w14:paraId="663E1CD2" w14:textId="77777777" w:rsidR="006D4577" w:rsidRPr="00AB5DFA" w:rsidRDefault="006D4577">
            <w:pPr>
              <w:ind w:left="-108" w:right="-108"/>
              <w:jc w:val="center"/>
              <w:rPr>
                <w:rFonts w:cs="Times New Roman"/>
                <w:szCs w:val="22"/>
              </w:rPr>
            </w:pPr>
            <w:r w:rsidRPr="00AB5DFA">
              <w:rPr>
                <w:rFonts w:cs="Times New Roman"/>
                <w:szCs w:val="22"/>
              </w:rPr>
              <w:t>US Dollar</w:t>
            </w:r>
          </w:p>
        </w:tc>
      </w:tr>
      <w:tr w:rsidR="006D4577" w:rsidRPr="00AB5DFA" w14:paraId="73F9D613" w14:textId="77777777">
        <w:trPr>
          <w:trHeight w:val="229"/>
        </w:trPr>
        <w:tc>
          <w:tcPr>
            <w:tcW w:w="5813" w:type="dxa"/>
          </w:tcPr>
          <w:p w14:paraId="14712208" w14:textId="77777777" w:rsidR="006D4577" w:rsidRPr="00AB5DFA" w:rsidRDefault="006D4577">
            <w:pPr>
              <w:ind w:right="-18"/>
              <w:rPr>
                <w:rFonts w:cs="Times New Roman"/>
                <w:szCs w:val="22"/>
                <w:rtl/>
                <w:cs/>
              </w:rPr>
            </w:pPr>
          </w:p>
        </w:tc>
        <w:tc>
          <w:tcPr>
            <w:tcW w:w="3375" w:type="dxa"/>
            <w:gridSpan w:val="2"/>
          </w:tcPr>
          <w:p w14:paraId="53335968" w14:textId="77777777" w:rsidR="006D4577" w:rsidRPr="00AB5DFA" w:rsidRDefault="006D4577">
            <w:pPr>
              <w:ind w:left="-108" w:right="-108"/>
              <w:jc w:val="center"/>
              <w:rPr>
                <w:rFonts w:cs="Times New Roman"/>
                <w:szCs w:val="22"/>
              </w:rPr>
            </w:pPr>
            <w:r w:rsidRPr="00AB5DFA">
              <w:rPr>
                <w:rFonts w:cs="Times New Roman"/>
                <w:i/>
                <w:iCs/>
                <w:szCs w:val="22"/>
              </w:rPr>
              <w:t>(in thousand Baht)</w:t>
            </w:r>
          </w:p>
        </w:tc>
      </w:tr>
      <w:tr w:rsidR="006D4577" w:rsidRPr="00AB5DFA" w14:paraId="0F643C87" w14:textId="77777777">
        <w:trPr>
          <w:trHeight w:val="229"/>
        </w:trPr>
        <w:tc>
          <w:tcPr>
            <w:tcW w:w="5813" w:type="dxa"/>
          </w:tcPr>
          <w:p w14:paraId="52969B4D" w14:textId="77777777" w:rsidR="006D4577" w:rsidRPr="00AB5DFA" w:rsidRDefault="006D4577">
            <w:pPr>
              <w:tabs>
                <w:tab w:val="left" w:pos="342"/>
              </w:tabs>
              <w:ind w:right="-18"/>
              <w:rPr>
                <w:rFonts w:cs="Times New Roman"/>
                <w:b/>
                <w:bCs/>
                <w:i/>
                <w:iCs/>
                <w:szCs w:val="22"/>
                <w:rtl/>
                <w:cs/>
              </w:rPr>
            </w:pPr>
            <w:r w:rsidRPr="00AB5DFA">
              <w:rPr>
                <w:rFonts w:cs="Times New Roman"/>
                <w:b/>
                <w:bCs/>
                <w:i/>
                <w:iCs/>
                <w:szCs w:val="22"/>
              </w:rPr>
              <w:t>Financial assets</w:t>
            </w:r>
          </w:p>
        </w:tc>
        <w:tc>
          <w:tcPr>
            <w:tcW w:w="1687" w:type="dxa"/>
          </w:tcPr>
          <w:p w14:paraId="76D0B14F" w14:textId="77777777" w:rsidR="006D4577" w:rsidRPr="00AB5DFA" w:rsidRDefault="006D4577">
            <w:pPr>
              <w:tabs>
                <w:tab w:val="decimal" w:pos="1458"/>
              </w:tabs>
              <w:ind w:left="-126" w:right="-70"/>
              <w:rPr>
                <w:rFonts w:cs="Times New Roman"/>
                <w:snapToGrid w:val="0"/>
                <w:szCs w:val="22"/>
                <w:lang w:eastAsia="th-TH"/>
              </w:rPr>
            </w:pPr>
          </w:p>
        </w:tc>
        <w:tc>
          <w:tcPr>
            <w:tcW w:w="1688" w:type="dxa"/>
            <w:vAlign w:val="bottom"/>
          </w:tcPr>
          <w:p w14:paraId="3F2F29D2" w14:textId="77777777" w:rsidR="006D4577" w:rsidRPr="00AB5DFA" w:rsidRDefault="006D4577">
            <w:pPr>
              <w:tabs>
                <w:tab w:val="decimal" w:pos="1473"/>
              </w:tabs>
              <w:ind w:left="-126" w:right="-70"/>
              <w:rPr>
                <w:rFonts w:cs="Times New Roman"/>
                <w:snapToGrid w:val="0"/>
                <w:szCs w:val="22"/>
                <w:lang w:eastAsia="th-TH"/>
              </w:rPr>
            </w:pPr>
          </w:p>
        </w:tc>
      </w:tr>
      <w:tr w:rsidR="00EB31FA" w:rsidRPr="00AB5DFA" w14:paraId="6D302A34" w14:textId="77777777">
        <w:trPr>
          <w:trHeight w:val="229"/>
        </w:trPr>
        <w:tc>
          <w:tcPr>
            <w:tcW w:w="5813" w:type="dxa"/>
          </w:tcPr>
          <w:p w14:paraId="1372B55A" w14:textId="77777777" w:rsidR="00EB31FA" w:rsidRPr="00AB5DFA" w:rsidRDefault="00EB31FA" w:rsidP="00EB31FA">
            <w:pPr>
              <w:tabs>
                <w:tab w:val="left" w:pos="342"/>
              </w:tabs>
              <w:ind w:right="-18"/>
              <w:rPr>
                <w:rFonts w:cs="Times New Roman"/>
                <w:szCs w:val="22"/>
                <w:rtl/>
                <w:cs/>
              </w:rPr>
            </w:pPr>
            <w:r w:rsidRPr="00AB5DFA">
              <w:rPr>
                <w:rFonts w:cs="Times New Roman"/>
                <w:szCs w:val="22"/>
              </w:rPr>
              <w:t>Interbank and money market items, net</w:t>
            </w:r>
          </w:p>
        </w:tc>
        <w:tc>
          <w:tcPr>
            <w:tcW w:w="1687" w:type="dxa"/>
            <w:vAlign w:val="bottom"/>
          </w:tcPr>
          <w:p w14:paraId="32A3FAEA" w14:textId="59BD8F36" w:rsidR="00EB31FA" w:rsidRPr="00BD75CB" w:rsidRDefault="00DC5DC8" w:rsidP="00EB31FA">
            <w:pPr>
              <w:tabs>
                <w:tab w:val="decimal" w:pos="1458"/>
              </w:tabs>
              <w:ind w:left="-126" w:right="-70"/>
              <w:rPr>
                <w:rFonts w:cs="Times New Roman"/>
                <w:snapToGrid w:val="0"/>
                <w:szCs w:val="22"/>
                <w:lang w:val="en-US" w:eastAsia="th-TH"/>
              </w:rPr>
            </w:pPr>
            <w:r>
              <w:rPr>
                <w:rFonts w:cs="Times New Roman"/>
                <w:snapToGrid w:val="0"/>
                <w:szCs w:val="22"/>
                <w:lang w:val="en-US" w:eastAsia="th-TH"/>
              </w:rPr>
              <w:t>163,341</w:t>
            </w:r>
          </w:p>
        </w:tc>
        <w:tc>
          <w:tcPr>
            <w:tcW w:w="1688" w:type="dxa"/>
            <w:vAlign w:val="bottom"/>
          </w:tcPr>
          <w:p w14:paraId="57DDA5D8" w14:textId="1C36F001" w:rsidR="00EB31FA" w:rsidRPr="00BD75CB" w:rsidRDefault="00EB31FA" w:rsidP="00EB31FA">
            <w:pPr>
              <w:tabs>
                <w:tab w:val="decimal" w:pos="1473"/>
              </w:tabs>
              <w:ind w:left="-126" w:right="-70"/>
              <w:rPr>
                <w:rFonts w:cs="Times New Roman"/>
                <w:snapToGrid w:val="0"/>
                <w:szCs w:val="22"/>
                <w:lang w:val="en-US" w:eastAsia="th-TH"/>
              </w:rPr>
            </w:pPr>
            <w:r w:rsidRPr="00380C17">
              <w:rPr>
                <w:rFonts w:cs="Times New Roman"/>
                <w:snapToGrid w:val="0"/>
                <w:szCs w:val="22"/>
                <w:lang w:val="en-US" w:eastAsia="th-TH"/>
              </w:rPr>
              <w:t>170,104</w:t>
            </w:r>
          </w:p>
        </w:tc>
      </w:tr>
      <w:tr w:rsidR="00EB31FA" w:rsidRPr="00AB5DFA" w14:paraId="0ABE9D47" w14:textId="77777777">
        <w:trPr>
          <w:trHeight w:val="308"/>
        </w:trPr>
        <w:tc>
          <w:tcPr>
            <w:tcW w:w="5813" w:type="dxa"/>
          </w:tcPr>
          <w:p w14:paraId="6BD00BD1" w14:textId="77777777" w:rsidR="00EB31FA" w:rsidRPr="00AB5DFA" w:rsidRDefault="00EB31FA" w:rsidP="00EB31FA">
            <w:pPr>
              <w:tabs>
                <w:tab w:val="left" w:pos="342"/>
              </w:tabs>
              <w:ind w:right="-18"/>
              <w:rPr>
                <w:rFonts w:cs="Times New Roman"/>
                <w:b/>
                <w:bCs/>
                <w:i/>
                <w:iCs/>
                <w:szCs w:val="22"/>
                <w:rtl/>
                <w:cs/>
                <w:lang w:val="th-TH"/>
              </w:rPr>
            </w:pPr>
            <w:r w:rsidRPr="00AB5DFA">
              <w:rPr>
                <w:rFonts w:cs="Times New Roman"/>
                <w:b/>
                <w:bCs/>
                <w:szCs w:val="22"/>
              </w:rPr>
              <w:t>Total</w:t>
            </w:r>
          </w:p>
        </w:tc>
        <w:tc>
          <w:tcPr>
            <w:tcW w:w="1687" w:type="dxa"/>
            <w:vAlign w:val="bottom"/>
          </w:tcPr>
          <w:p w14:paraId="276245BE" w14:textId="6309E317" w:rsidR="00EB31FA" w:rsidRPr="00AB5DFA" w:rsidRDefault="00DC5DC8" w:rsidP="00EB31FA">
            <w:pPr>
              <w:pBdr>
                <w:top w:val="single" w:sz="4" w:space="1" w:color="auto"/>
                <w:bottom w:val="double" w:sz="4" w:space="1" w:color="auto"/>
              </w:pBdr>
              <w:tabs>
                <w:tab w:val="decimal" w:pos="1458"/>
              </w:tabs>
              <w:ind w:left="248" w:right="-70"/>
              <w:rPr>
                <w:rFonts w:cs="Times New Roman"/>
                <w:b/>
                <w:bCs/>
                <w:snapToGrid w:val="0"/>
                <w:szCs w:val="22"/>
                <w:lang w:eastAsia="th-TH"/>
              </w:rPr>
            </w:pPr>
            <w:r>
              <w:rPr>
                <w:rFonts w:cs="Times New Roman"/>
                <w:b/>
                <w:bCs/>
                <w:snapToGrid w:val="0"/>
                <w:szCs w:val="22"/>
                <w:lang w:eastAsia="th-TH"/>
              </w:rPr>
              <w:t>163,341</w:t>
            </w:r>
          </w:p>
        </w:tc>
        <w:tc>
          <w:tcPr>
            <w:tcW w:w="1688" w:type="dxa"/>
            <w:vAlign w:val="bottom"/>
          </w:tcPr>
          <w:p w14:paraId="001A4466" w14:textId="1D7FED5B" w:rsidR="00EB31FA" w:rsidRPr="00BD75CB" w:rsidRDefault="00EB31FA" w:rsidP="00EB31FA">
            <w:pPr>
              <w:pBdr>
                <w:top w:val="single" w:sz="4" w:space="1" w:color="auto"/>
                <w:bottom w:val="double" w:sz="4" w:space="1" w:color="auto"/>
              </w:pBdr>
              <w:tabs>
                <w:tab w:val="decimal" w:pos="1473"/>
              </w:tabs>
              <w:ind w:left="248" w:right="-70"/>
              <w:rPr>
                <w:rFonts w:cs="Times New Roman"/>
                <w:b/>
                <w:bCs/>
                <w:snapToGrid w:val="0"/>
                <w:szCs w:val="22"/>
                <w:lang w:eastAsia="th-TH"/>
              </w:rPr>
            </w:pPr>
            <w:r w:rsidRPr="00380C17">
              <w:rPr>
                <w:rFonts w:cs="Times New Roman"/>
                <w:b/>
                <w:bCs/>
                <w:snapToGrid w:val="0"/>
                <w:szCs w:val="22"/>
                <w:lang w:eastAsia="th-TH"/>
              </w:rPr>
              <w:t>170,104</w:t>
            </w:r>
          </w:p>
        </w:tc>
      </w:tr>
      <w:tr w:rsidR="00EB31FA" w:rsidRPr="00AB5DFA" w14:paraId="339679B8" w14:textId="77777777">
        <w:trPr>
          <w:trHeight w:val="229"/>
        </w:trPr>
        <w:tc>
          <w:tcPr>
            <w:tcW w:w="5813" w:type="dxa"/>
          </w:tcPr>
          <w:p w14:paraId="4DA46451" w14:textId="77777777" w:rsidR="00EB31FA" w:rsidRPr="00AB5DFA" w:rsidRDefault="00EB31FA" w:rsidP="00EB31FA">
            <w:pPr>
              <w:tabs>
                <w:tab w:val="left" w:pos="342"/>
              </w:tabs>
              <w:ind w:right="-18"/>
              <w:rPr>
                <w:rFonts w:cs="Times New Roman"/>
                <w:b/>
                <w:bCs/>
                <w:szCs w:val="22"/>
              </w:rPr>
            </w:pPr>
          </w:p>
        </w:tc>
        <w:tc>
          <w:tcPr>
            <w:tcW w:w="1687" w:type="dxa"/>
          </w:tcPr>
          <w:p w14:paraId="36A95022" w14:textId="77777777" w:rsidR="00EB31FA" w:rsidRPr="00AB5DFA" w:rsidRDefault="00EB31FA" w:rsidP="00EB31FA">
            <w:pPr>
              <w:tabs>
                <w:tab w:val="decimal" w:pos="1458"/>
              </w:tabs>
              <w:ind w:left="-117" w:right="-70"/>
              <w:rPr>
                <w:rFonts w:cs="Times New Roman"/>
                <w:b/>
                <w:bCs/>
                <w:snapToGrid w:val="0"/>
                <w:szCs w:val="22"/>
                <w:lang w:eastAsia="th-TH"/>
              </w:rPr>
            </w:pPr>
          </w:p>
        </w:tc>
        <w:tc>
          <w:tcPr>
            <w:tcW w:w="1688" w:type="dxa"/>
          </w:tcPr>
          <w:p w14:paraId="1873F54E" w14:textId="77777777" w:rsidR="00EB31FA" w:rsidRPr="00AB5DFA" w:rsidRDefault="00EB31FA" w:rsidP="00EB31FA">
            <w:pPr>
              <w:tabs>
                <w:tab w:val="decimal" w:pos="1473"/>
              </w:tabs>
              <w:ind w:left="-117" w:right="-70"/>
              <w:rPr>
                <w:rFonts w:cs="Times New Roman"/>
                <w:b/>
                <w:bCs/>
                <w:snapToGrid w:val="0"/>
                <w:szCs w:val="22"/>
                <w:lang w:eastAsia="th-TH"/>
              </w:rPr>
            </w:pPr>
          </w:p>
        </w:tc>
      </w:tr>
      <w:tr w:rsidR="00EB31FA" w:rsidRPr="00AB5DFA" w14:paraId="7BF70475" w14:textId="77777777">
        <w:trPr>
          <w:trHeight w:val="229"/>
        </w:trPr>
        <w:tc>
          <w:tcPr>
            <w:tcW w:w="5813" w:type="dxa"/>
          </w:tcPr>
          <w:p w14:paraId="2EC84D27" w14:textId="77777777" w:rsidR="00EB31FA" w:rsidRPr="00AB5DFA" w:rsidRDefault="00EB31FA" w:rsidP="00EB31FA">
            <w:pPr>
              <w:tabs>
                <w:tab w:val="left" w:pos="342"/>
              </w:tabs>
              <w:ind w:right="-18"/>
              <w:rPr>
                <w:rFonts w:cs="Times New Roman"/>
                <w:b/>
                <w:bCs/>
                <w:i/>
                <w:iCs/>
                <w:szCs w:val="22"/>
              </w:rPr>
            </w:pPr>
            <w:r w:rsidRPr="00AB5DFA">
              <w:rPr>
                <w:rFonts w:cs="Times New Roman"/>
                <w:b/>
                <w:bCs/>
                <w:i/>
                <w:iCs/>
                <w:szCs w:val="22"/>
              </w:rPr>
              <w:t>Financial liabilities</w:t>
            </w:r>
          </w:p>
        </w:tc>
        <w:tc>
          <w:tcPr>
            <w:tcW w:w="1687" w:type="dxa"/>
          </w:tcPr>
          <w:p w14:paraId="5544ABAE" w14:textId="77777777" w:rsidR="00EB31FA" w:rsidRPr="00AB5DFA" w:rsidRDefault="00EB31FA" w:rsidP="00EB31FA">
            <w:pPr>
              <w:tabs>
                <w:tab w:val="decimal" w:pos="1458"/>
              </w:tabs>
              <w:ind w:left="-117" w:right="-70"/>
              <w:rPr>
                <w:rFonts w:cs="Times New Roman"/>
                <w:b/>
                <w:bCs/>
                <w:snapToGrid w:val="0"/>
                <w:szCs w:val="22"/>
                <w:lang w:eastAsia="th-TH"/>
              </w:rPr>
            </w:pPr>
          </w:p>
        </w:tc>
        <w:tc>
          <w:tcPr>
            <w:tcW w:w="1688" w:type="dxa"/>
          </w:tcPr>
          <w:p w14:paraId="467B1C3C" w14:textId="77777777" w:rsidR="00EB31FA" w:rsidRPr="00AB5DFA" w:rsidRDefault="00EB31FA" w:rsidP="00EB31FA">
            <w:pPr>
              <w:tabs>
                <w:tab w:val="decimal" w:pos="1473"/>
              </w:tabs>
              <w:ind w:left="-117" w:right="-70"/>
              <w:rPr>
                <w:rFonts w:cs="Times New Roman"/>
                <w:b/>
                <w:bCs/>
                <w:snapToGrid w:val="0"/>
                <w:szCs w:val="22"/>
                <w:lang w:eastAsia="th-TH"/>
              </w:rPr>
            </w:pPr>
          </w:p>
        </w:tc>
      </w:tr>
      <w:tr w:rsidR="00EB31FA" w:rsidRPr="00AB5DFA" w14:paraId="7C8486B8" w14:textId="77777777">
        <w:trPr>
          <w:trHeight w:val="229"/>
        </w:trPr>
        <w:tc>
          <w:tcPr>
            <w:tcW w:w="5813" w:type="dxa"/>
          </w:tcPr>
          <w:p w14:paraId="4E72F477" w14:textId="77777777" w:rsidR="00EB31FA" w:rsidRPr="00AB5DFA" w:rsidRDefault="00EB31FA" w:rsidP="00EB31FA">
            <w:pPr>
              <w:tabs>
                <w:tab w:val="left" w:pos="342"/>
              </w:tabs>
              <w:ind w:right="-18"/>
              <w:rPr>
                <w:rFonts w:cs="Times New Roman"/>
                <w:szCs w:val="22"/>
              </w:rPr>
            </w:pPr>
            <w:r w:rsidRPr="00AB5DFA">
              <w:rPr>
                <w:rFonts w:cs="Times New Roman"/>
                <w:szCs w:val="22"/>
              </w:rPr>
              <w:t>Interbank and money market items</w:t>
            </w:r>
          </w:p>
        </w:tc>
        <w:tc>
          <w:tcPr>
            <w:tcW w:w="1687" w:type="dxa"/>
            <w:vAlign w:val="bottom"/>
          </w:tcPr>
          <w:p w14:paraId="2B194BBA" w14:textId="72BECF54" w:rsidR="00EB31FA" w:rsidRPr="00EE1569" w:rsidRDefault="00DC5DC8" w:rsidP="00EB31FA">
            <w:pPr>
              <w:tabs>
                <w:tab w:val="decimal" w:pos="1458"/>
              </w:tabs>
              <w:ind w:left="-117" w:right="-70"/>
              <w:rPr>
                <w:rFonts w:cs="Times New Roman"/>
                <w:snapToGrid w:val="0"/>
                <w:szCs w:val="22"/>
                <w:lang w:eastAsia="th-TH"/>
              </w:rPr>
            </w:pPr>
            <w:r w:rsidRPr="00EE1569">
              <w:rPr>
                <w:rFonts w:cs="Times New Roman"/>
                <w:snapToGrid w:val="0"/>
                <w:szCs w:val="22"/>
                <w:lang w:eastAsia="th-TH"/>
              </w:rPr>
              <w:t>3,402,447</w:t>
            </w:r>
          </w:p>
        </w:tc>
        <w:tc>
          <w:tcPr>
            <w:tcW w:w="1688" w:type="dxa"/>
            <w:vAlign w:val="bottom"/>
          </w:tcPr>
          <w:p w14:paraId="047AF7E4" w14:textId="4F83EE08" w:rsidR="00EB31FA" w:rsidRPr="009B5B0F" w:rsidRDefault="00EB31FA" w:rsidP="00EB31FA">
            <w:pPr>
              <w:tabs>
                <w:tab w:val="decimal" w:pos="1473"/>
              </w:tabs>
              <w:ind w:left="-117" w:right="-70"/>
              <w:rPr>
                <w:rFonts w:cs="Times New Roman"/>
                <w:snapToGrid w:val="0"/>
                <w:szCs w:val="22"/>
                <w:lang w:eastAsia="th-TH"/>
              </w:rPr>
            </w:pPr>
            <w:r w:rsidRPr="009B5B0F">
              <w:t>3,545,046</w:t>
            </w:r>
          </w:p>
        </w:tc>
      </w:tr>
      <w:tr w:rsidR="00EB31FA" w:rsidRPr="00AB5DFA" w14:paraId="33C020A7" w14:textId="77777777">
        <w:trPr>
          <w:trHeight w:val="239"/>
        </w:trPr>
        <w:tc>
          <w:tcPr>
            <w:tcW w:w="5813" w:type="dxa"/>
          </w:tcPr>
          <w:p w14:paraId="03313716" w14:textId="77777777" w:rsidR="00EB31FA" w:rsidRPr="00AB5DFA" w:rsidRDefault="00EB31FA" w:rsidP="00EB31FA">
            <w:pPr>
              <w:tabs>
                <w:tab w:val="left" w:pos="342"/>
              </w:tabs>
              <w:ind w:right="-18"/>
              <w:rPr>
                <w:rFonts w:cs="Times New Roman"/>
                <w:szCs w:val="22"/>
              </w:rPr>
            </w:pPr>
            <w:r>
              <w:rPr>
                <w:rFonts w:cs="Times New Roman"/>
                <w:szCs w:val="22"/>
              </w:rPr>
              <w:t>Hedged by cross-currency interest rate swaps</w:t>
            </w:r>
          </w:p>
        </w:tc>
        <w:tc>
          <w:tcPr>
            <w:tcW w:w="1687" w:type="dxa"/>
          </w:tcPr>
          <w:p w14:paraId="121AEC62" w14:textId="33E8F9DD" w:rsidR="00EB31FA" w:rsidRPr="00EE1569" w:rsidRDefault="00DC5DC8" w:rsidP="00EB31FA">
            <w:pPr>
              <w:tabs>
                <w:tab w:val="decimal" w:pos="1458"/>
              </w:tabs>
              <w:ind w:left="-117" w:right="-70"/>
            </w:pPr>
            <w:r w:rsidRPr="00EE1569">
              <w:t>(3,402,447)</w:t>
            </w:r>
          </w:p>
        </w:tc>
        <w:tc>
          <w:tcPr>
            <w:tcW w:w="1688" w:type="dxa"/>
          </w:tcPr>
          <w:p w14:paraId="2DEB3795" w14:textId="6E90D173" w:rsidR="00EB31FA" w:rsidRPr="009B5B0F" w:rsidRDefault="00EB31FA" w:rsidP="00EB31FA">
            <w:pPr>
              <w:tabs>
                <w:tab w:val="decimal" w:pos="1473"/>
              </w:tabs>
              <w:ind w:left="-117" w:right="-70"/>
              <w:rPr>
                <w:rFonts w:cs="Times New Roman"/>
                <w:snapToGrid w:val="0"/>
                <w:szCs w:val="22"/>
                <w:lang w:eastAsia="th-TH"/>
              </w:rPr>
            </w:pPr>
            <w:r w:rsidRPr="009B5B0F">
              <w:rPr>
                <w:lang w:bidi="th-TH"/>
              </w:rPr>
              <w:t>(</w:t>
            </w:r>
            <w:r w:rsidRPr="009B5B0F">
              <w:t>3,545,046)</w:t>
            </w:r>
          </w:p>
        </w:tc>
      </w:tr>
      <w:tr w:rsidR="00EB31FA" w:rsidRPr="00AB5DFA" w14:paraId="2BF9E707" w14:textId="77777777">
        <w:trPr>
          <w:trHeight w:val="298"/>
        </w:trPr>
        <w:tc>
          <w:tcPr>
            <w:tcW w:w="5813" w:type="dxa"/>
          </w:tcPr>
          <w:p w14:paraId="6CB1721E" w14:textId="77777777" w:rsidR="00EB31FA" w:rsidRPr="00AB5DFA" w:rsidRDefault="00EB31FA" w:rsidP="00EB31FA">
            <w:pPr>
              <w:tabs>
                <w:tab w:val="left" w:pos="342"/>
              </w:tabs>
              <w:ind w:right="-18"/>
              <w:rPr>
                <w:rFonts w:cs="Times New Roman"/>
                <w:szCs w:val="22"/>
              </w:rPr>
            </w:pPr>
            <w:r>
              <w:rPr>
                <w:rFonts w:cs="Times New Roman"/>
                <w:b/>
                <w:bCs/>
                <w:szCs w:val="22"/>
              </w:rPr>
              <w:t>Net exposure</w:t>
            </w:r>
          </w:p>
        </w:tc>
        <w:tc>
          <w:tcPr>
            <w:tcW w:w="1687" w:type="dxa"/>
          </w:tcPr>
          <w:p w14:paraId="6E73E5BA" w14:textId="20C51F9E" w:rsidR="00EB31FA" w:rsidRPr="009B5B0F" w:rsidRDefault="00DC5DC8" w:rsidP="00EB31FA">
            <w:pPr>
              <w:pBdr>
                <w:top w:val="single" w:sz="4" w:space="1" w:color="auto"/>
                <w:bottom w:val="double" w:sz="4" w:space="1" w:color="auto"/>
              </w:pBdr>
              <w:tabs>
                <w:tab w:val="decimal" w:pos="1458"/>
              </w:tabs>
              <w:ind w:left="196" w:right="-70"/>
              <w:rPr>
                <w:rFonts w:cs="Times New Roman"/>
                <w:b/>
                <w:bCs/>
                <w:snapToGrid w:val="0"/>
                <w:szCs w:val="22"/>
                <w:lang w:eastAsia="th-TH"/>
              </w:rPr>
            </w:pPr>
            <w:r>
              <w:rPr>
                <w:rFonts w:cs="Times New Roman"/>
                <w:b/>
                <w:bCs/>
                <w:snapToGrid w:val="0"/>
                <w:szCs w:val="22"/>
                <w:lang w:eastAsia="th-TH"/>
              </w:rPr>
              <w:t>-</w:t>
            </w:r>
          </w:p>
        </w:tc>
        <w:tc>
          <w:tcPr>
            <w:tcW w:w="1688" w:type="dxa"/>
          </w:tcPr>
          <w:p w14:paraId="6F410216" w14:textId="1953098E" w:rsidR="00EB31FA" w:rsidRPr="009B5B0F" w:rsidRDefault="00EB31FA" w:rsidP="00EB31FA">
            <w:pPr>
              <w:pBdr>
                <w:top w:val="single" w:sz="4" w:space="1" w:color="auto"/>
                <w:bottom w:val="double" w:sz="4" w:space="1" w:color="auto"/>
              </w:pBdr>
              <w:tabs>
                <w:tab w:val="decimal" w:pos="1473"/>
              </w:tabs>
              <w:ind w:left="248" w:right="-70"/>
              <w:rPr>
                <w:rFonts w:cs="Times New Roman"/>
                <w:b/>
                <w:bCs/>
                <w:snapToGrid w:val="0"/>
                <w:szCs w:val="22"/>
                <w:lang w:eastAsia="th-TH"/>
              </w:rPr>
            </w:pPr>
            <w:r w:rsidRPr="009B5B0F">
              <w:rPr>
                <w:rFonts w:cs="Times New Roman"/>
                <w:b/>
                <w:bCs/>
                <w:snapToGrid w:val="0"/>
                <w:szCs w:val="22"/>
                <w:lang w:eastAsia="th-TH"/>
              </w:rPr>
              <w:t>-</w:t>
            </w:r>
          </w:p>
        </w:tc>
      </w:tr>
    </w:tbl>
    <w:p w14:paraId="4E4DB52A" w14:textId="77777777" w:rsidR="00F039F6" w:rsidRPr="001A015A" w:rsidRDefault="00F039F6" w:rsidP="001A015A">
      <w:pPr>
        <w:autoSpaceDE w:val="0"/>
        <w:autoSpaceDN w:val="0"/>
        <w:adjustRightInd w:val="0"/>
        <w:ind w:left="540"/>
        <w:jc w:val="thaiDistribute"/>
        <w:rPr>
          <w:rFonts w:cs="Times New Roman"/>
          <w:color w:val="000000"/>
          <w:szCs w:val="22"/>
          <w:lang w:bidi="th-TH"/>
        </w:rPr>
      </w:pPr>
    </w:p>
    <w:p w14:paraId="162BEE0B" w14:textId="1DFC86F4" w:rsidR="00F039F6" w:rsidRPr="0012708E" w:rsidRDefault="009560BE" w:rsidP="00F039F6">
      <w:pPr>
        <w:autoSpaceDE w:val="0"/>
        <w:autoSpaceDN w:val="0"/>
        <w:adjustRightInd w:val="0"/>
        <w:jc w:val="thaiDistribute"/>
        <w:rPr>
          <w:rFonts w:cs="Times New Roman"/>
          <w:b/>
          <w:bCs/>
          <w:color w:val="000000"/>
          <w:szCs w:val="22"/>
          <w:lang w:bidi="th-TH"/>
        </w:rPr>
      </w:pPr>
      <w:r>
        <w:rPr>
          <w:rFonts w:cs="Times New Roman"/>
          <w:b/>
          <w:bCs/>
          <w:color w:val="000000"/>
          <w:szCs w:val="22"/>
          <w:lang w:bidi="th-TH"/>
        </w:rPr>
        <w:t>4</w:t>
      </w:r>
      <w:r w:rsidR="00F039F6" w:rsidRPr="0012708E">
        <w:rPr>
          <w:rFonts w:cs="Times New Roman"/>
          <w:b/>
          <w:bCs/>
          <w:color w:val="000000"/>
          <w:szCs w:val="22"/>
          <w:lang w:bidi="th-TH"/>
        </w:rPr>
        <w:t>.4</w:t>
      </w:r>
      <w:r w:rsidR="00F039F6" w:rsidRPr="0012708E">
        <w:rPr>
          <w:rFonts w:cs="Times New Roman"/>
          <w:b/>
          <w:bCs/>
          <w:color w:val="000000"/>
          <w:szCs w:val="22"/>
          <w:lang w:bidi="th-TH"/>
        </w:rPr>
        <w:tab/>
        <w:t>Equity price risk</w:t>
      </w:r>
    </w:p>
    <w:p w14:paraId="2E57D10C" w14:textId="77777777" w:rsidR="00F039F6" w:rsidRPr="0012708E" w:rsidRDefault="00F039F6" w:rsidP="00F039F6">
      <w:pPr>
        <w:autoSpaceDE w:val="0"/>
        <w:autoSpaceDN w:val="0"/>
        <w:adjustRightInd w:val="0"/>
        <w:ind w:left="540"/>
        <w:jc w:val="thaiDistribute"/>
        <w:rPr>
          <w:rFonts w:cs="Times New Roman"/>
          <w:color w:val="000000"/>
          <w:szCs w:val="22"/>
          <w:lang w:bidi="th-TH"/>
        </w:rPr>
      </w:pPr>
    </w:p>
    <w:p w14:paraId="79FB83E9" w14:textId="3D85B6BC" w:rsidR="00F039F6" w:rsidRDefault="00F039F6" w:rsidP="00F039F6">
      <w:pPr>
        <w:autoSpaceDE w:val="0"/>
        <w:autoSpaceDN w:val="0"/>
        <w:adjustRightInd w:val="0"/>
        <w:ind w:left="540"/>
        <w:jc w:val="thaiDistribute"/>
        <w:rPr>
          <w:rFonts w:cstheme="minorBidi"/>
          <w:color w:val="000000"/>
          <w:szCs w:val="22"/>
          <w:lang w:bidi="th-TH"/>
        </w:rPr>
      </w:pPr>
      <w:r w:rsidRPr="00732728">
        <w:rPr>
          <w:rFonts w:cs="Times New Roman"/>
          <w:color w:val="000000"/>
          <w:szCs w:val="22"/>
          <w:lang w:bidi="th-TH"/>
        </w:rPr>
        <w:t xml:space="preserve">Investments in equity </w:t>
      </w:r>
      <w:r w:rsidR="00C70E95" w:rsidRPr="00732728">
        <w:rPr>
          <w:rFonts w:cs="Times New Roman"/>
          <w:color w:val="000000"/>
          <w:szCs w:val="22"/>
          <w:lang w:bidi="th-TH"/>
        </w:rPr>
        <w:t xml:space="preserve">instruments </w:t>
      </w:r>
      <w:r w:rsidRPr="00732728">
        <w:rPr>
          <w:rFonts w:cs="Times New Roman"/>
          <w:color w:val="000000"/>
          <w:szCs w:val="22"/>
          <w:lang w:bidi="th-TH"/>
        </w:rPr>
        <w:t>consist of investment</w:t>
      </w:r>
      <w:r w:rsidR="00C70E95" w:rsidRPr="00732728">
        <w:rPr>
          <w:rFonts w:cs="Times New Roman"/>
          <w:color w:val="000000"/>
          <w:szCs w:val="22"/>
          <w:lang w:bidi="th-TH"/>
        </w:rPr>
        <w:t>s</w:t>
      </w:r>
      <w:r w:rsidRPr="00732728">
        <w:rPr>
          <w:rFonts w:cs="Times New Roman"/>
          <w:color w:val="000000"/>
          <w:szCs w:val="22"/>
          <w:lang w:bidi="th-TH"/>
        </w:rPr>
        <w:t xml:space="preserve"> in </w:t>
      </w:r>
      <w:r w:rsidR="00C70E95" w:rsidRPr="00732728">
        <w:rPr>
          <w:rFonts w:cs="Times New Roman"/>
          <w:color w:val="000000"/>
          <w:szCs w:val="22"/>
          <w:lang w:bidi="th-TH"/>
        </w:rPr>
        <w:t>equity</w:t>
      </w:r>
      <w:r w:rsidR="007D14FF" w:rsidRPr="00732728">
        <w:rPr>
          <w:rFonts w:cs="Times New Roman"/>
          <w:color w:val="000000"/>
          <w:szCs w:val="22"/>
          <w:lang w:bidi="th-TH"/>
        </w:rPr>
        <w:t xml:space="preserve"> held</w:t>
      </w:r>
      <w:r w:rsidR="00C70E95" w:rsidRPr="00732728">
        <w:rPr>
          <w:rFonts w:cs="Times New Roman"/>
          <w:color w:val="000000"/>
          <w:szCs w:val="22"/>
          <w:lang w:bidi="th-TH"/>
        </w:rPr>
        <w:t xml:space="preserve"> </w:t>
      </w:r>
      <w:r w:rsidR="007D14FF" w:rsidRPr="00732728">
        <w:rPr>
          <w:rFonts w:cs="Times New Roman"/>
          <w:color w:val="000000"/>
          <w:szCs w:val="22"/>
          <w:lang w:bidi="th-TH"/>
        </w:rPr>
        <w:t xml:space="preserve">from </w:t>
      </w:r>
      <w:r w:rsidR="003A3A78" w:rsidRPr="00732728">
        <w:rPr>
          <w:rFonts w:cs="Times New Roman"/>
          <w:color w:val="000000"/>
          <w:szCs w:val="22"/>
          <w:lang w:bidi="th-TH"/>
        </w:rPr>
        <w:t>debt restructuring</w:t>
      </w:r>
      <w:r w:rsidR="007D14FF" w:rsidRPr="00732728">
        <w:rPr>
          <w:rFonts w:cs="Times New Roman"/>
          <w:color w:val="000000"/>
          <w:szCs w:val="22"/>
          <w:lang w:bidi="th-TH"/>
        </w:rPr>
        <w:t xml:space="preserve"> which are not marketable securities. They are</w:t>
      </w:r>
      <w:r w:rsidR="00670691" w:rsidRPr="00732728">
        <w:rPr>
          <w:rFonts w:cs="Times New Roman"/>
          <w:color w:val="000000"/>
          <w:szCs w:val="22"/>
          <w:lang w:bidi="th-TH"/>
        </w:rPr>
        <w:t xml:space="preserve"> designated at </w:t>
      </w:r>
      <w:r w:rsidR="002666F5" w:rsidRPr="00732728">
        <w:rPr>
          <w:rFonts w:cs="Times New Roman"/>
          <w:color w:val="000000"/>
          <w:szCs w:val="22"/>
          <w:lang w:bidi="th-TH"/>
        </w:rPr>
        <w:t>fair value through other comprehensive income</w:t>
      </w:r>
      <w:r w:rsidR="00C3085A" w:rsidRPr="00732728">
        <w:rPr>
          <w:rFonts w:cstheme="minorBidi" w:hint="cs"/>
          <w:color w:val="000000"/>
          <w:szCs w:val="22"/>
          <w:cs/>
          <w:lang w:bidi="th-TH"/>
        </w:rPr>
        <w:t xml:space="preserve"> </w:t>
      </w:r>
      <w:r w:rsidR="00C3085A" w:rsidRPr="00732728">
        <w:rPr>
          <w:rFonts w:cstheme="minorBidi"/>
          <w:color w:val="000000"/>
          <w:szCs w:val="22"/>
          <w:lang w:bidi="th-TH"/>
        </w:rPr>
        <w:t xml:space="preserve">or </w:t>
      </w:r>
      <w:r w:rsidR="007E74B4" w:rsidRPr="00732728">
        <w:rPr>
          <w:rFonts w:cstheme="minorBidi"/>
          <w:color w:val="000000"/>
          <w:szCs w:val="22"/>
          <w:lang w:bidi="th-TH"/>
        </w:rPr>
        <w:t xml:space="preserve">at fair value through </w:t>
      </w:r>
      <w:r w:rsidR="00C3085A" w:rsidRPr="00732728">
        <w:rPr>
          <w:rFonts w:cstheme="minorBidi"/>
          <w:color w:val="000000"/>
          <w:szCs w:val="22"/>
          <w:lang w:bidi="th-TH"/>
        </w:rPr>
        <w:t xml:space="preserve">profit </w:t>
      </w:r>
      <w:r w:rsidR="007E74B4" w:rsidRPr="00732728">
        <w:rPr>
          <w:rFonts w:cstheme="minorBidi"/>
          <w:color w:val="000000"/>
          <w:szCs w:val="22"/>
          <w:lang w:bidi="th-TH"/>
        </w:rPr>
        <w:t>or</w:t>
      </w:r>
      <w:r w:rsidR="00C3085A" w:rsidRPr="00732728">
        <w:rPr>
          <w:rFonts w:cstheme="minorBidi"/>
          <w:color w:val="000000"/>
          <w:szCs w:val="22"/>
          <w:lang w:bidi="th-TH"/>
        </w:rPr>
        <w:t xml:space="preserve"> loss.</w:t>
      </w:r>
    </w:p>
    <w:p w14:paraId="69EE4D9B" w14:textId="77777777" w:rsidR="00EB31FA" w:rsidRPr="00C3085A" w:rsidRDefault="00EB31FA" w:rsidP="00F039F6">
      <w:pPr>
        <w:autoSpaceDE w:val="0"/>
        <w:autoSpaceDN w:val="0"/>
        <w:adjustRightInd w:val="0"/>
        <w:ind w:left="540"/>
        <w:jc w:val="thaiDistribute"/>
        <w:rPr>
          <w:rFonts w:cstheme="minorBidi"/>
          <w:color w:val="000000"/>
          <w:szCs w:val="22"/>
          <w:lang w:bidi="th-TH"/>
        </w:rPr>
      </w:pPr>
    </w:p>
    <w:p w14:paraId="4B3234D7" w14:textId="3C46FAA7" w:rsidR="00F039F6" w:rsidRPr="0012708E" w:rsidRDefault="00F75256" w:rsidP="00F039F6">
      <w:pPr>
        <w:tabs>
          <w:tab w:val="left" w:pos="540"/>
        </w:tabs>
        <w:jc w:val="both"/>
        <w:rPr>
          <w:rFonts w:cs="Times New Roman"/>
          <w:b/>
          <w:bCs/>
          <w:color w:val="000000"/>
          <w:szCs w:val="22"/>
          <w:lang w:bidi="th-TH"/>
        </w:rPr>
      </w:pPr>
      <w:r>
        <w:rPr>
          <w:rFonts w:cs="Times New Roman"/>
          <w:b/>
          <w:bCs/>
          <w:color w:val="000000"/>
          <w:szCs w:val="22"/>
          <w:lang w:bidi="th-TH"/>
        </w:rPr>
        <w:t>4</w:t>
      </w:r>
      <w:r w:rsidR="00F039F6" w:rsidRPr="0012708E">
        <w:rPr>
          <w:rFonts w:cs="Times New Roman"/>
          <w:b/>
          <w:bCs/>
          <w:color w:val="000000"/>
          <w:szCs w:val="22"/>
          <w:lang w:bidi="th-TH"/>
        </w:rPr>
        <w:t>.5</w:t>
      </w:r>
      <w:r w:rsidR="00F039F6" w:rsidRPr="0012708E">
        <w:rPr>
          <w:rFonts w:cs="Times New Roman"/>
          <w:b/>
          <w:bCs/>
          <w:color w:val="000000"/>
          <w:szCs w:val="22"/>
          <w:lang w:bidi="th-TH"/>
        </w:rPr>
        <w:tab/>
        <w:t>Liquidity risk</w:t>
      </w:r>
    </w:p>
    <w:p w14:paraId="6021FEB6"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13356775" w14:textId="246267B9"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Liquidity risk is the risk that the </w:t>
      </w:r>
      <w:r w:rsidR="009F25D2" w:rsidRPr="0012708E">
        <w:rPr>
          <w:rFonts w:cs="Times New Roman"/>
          <w:color w:val="000000"/>
          <w:szCs w:val="22"/>
          <w:lang w:bidi="th-TH"/>
        </w:rPr>
        <w:t>Group</w:t>
      </w:r>
      <w:r w:rsidRPr="0012708E">
        <w:rPr>
          <w:rFonts w:cs="Times New Roman"/>
          <w:color w:val="000000"/>
          <w:szCs w:val="22"/>
          <w:lang w:bidi="th-TH"/>
        </w:rPr>
        <w:t xml:space="preserve"> may not be able to meet its financial obligations when they are due. This risk arises from an inability to convert their assets into cash or acquire adequate funds at the appropriate cost and time which results in a loss to the </w:t>
      </w:r>
      <w:r w:rsidR="009F25D2" w:rsidRPr="0012708E">
        <w:rPr>
          <w:rFonts w:cs="Times New Roman"/>
          <w:color w:val="000000"/>
          <w:szCs w:val="22"/>
          <w:lang w:bidi="th-TH"/>
        </w:rPr>
        <w:t>Group</w:t>
      </w:r>
      <w:r w:rsidRPr="0012708E">
        <w:rPr>
          <w:rFonts w:cs="Times New Roman"/>
          <w:color w:val="000000"/>
          <w:szCs w:val="22"/>
          <w:lang w:bidi="th-TH"/>
        </w:rPr>
        <w:t>.</w:t>
      </w:r>
    </w:p>
    <w:p w14:paraId="02CEB718"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4F52C10D" w14:textId="4C179F55"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9F25D2" w:rsidRPr="0012708E">
        <w:rPr>
          <w:rFonts w:cs="Times New Roman"/>
          <w:color w:val="000000"/>
          <w:szCs w:val="22"/>
          <w:lang w:bidi="th-TH"/>
        </w:rPr>
        <w:t>Group</w:t>
      </w:r>
      <w:r w:rsidRPr="0012708E">
        <w:rPr>
          <w:rFonts w:cs="Times New Roman"/>
          <w:color w:val="000000"/>
          <w:szCs w:val="22"/>
          <w:lang w:bidi="th-TH"/>
        </w:rPr>
        <w:t xml:space="preserve"> defines its liquidity risk management policies under the supervision of the Assets and Liabilities Management Committee </w:t>
      </w:r>
      <w:r w:rsidR="00261C87" w:rsidRPr="0012708E">
        <w:rPr>
          <w:rFonts w:cs="Times New Roman"/>
          <w:color w:val="000000"/>
          <w:szCs w:val="22"/>
          <w:lang w:bidi="th-TH"/>
        </w:rPr>
        <w:t xml:space="preserve">and </w:t>
      </w:r>
      <w:r w:rsidR="003E0689" w:rsidRPr="0012708E">
        <w:rPr>
          <w:rFonts w:cs="Times New Roman"/>
          <w:color w:val="000000"/>
          <w:szCs w:val="22"/>
          <w:lang w:bidi="th-TH"/>
        </w:rPr>
        <w:t xml:space="preserve">the </w:t>
      </w:r>
      <w:r w:rsidR="00261C87" w:rsidRPr="0012708E">
        <w:rPr>
          <w:rFonts w:cs="Times New Roman"/>
          <w:color w:val="000000"/>
          <w:szCs w:val="22"/>
          <w:lang w:bidi="th-TH"/>
        </w:rPr>
        <w:t xml:space="preserve">Risk Management Committee </w:t>
      </w:r>
      <w:r w:rsidRPr="0012708E">
        <w:rPr>
          <w:rFonts w:cs="Times New Roman"/>
          <w:color w:val="000000"/>
          <w:szCs w:val="22"/>
          <w:lang w:bidi="th-TH"/>
        </w:rPr>
        <w:t>who monitors and reviews the liquidity position on a regular basis.</w:t>
      </w:r>
    </w:p>
    <w:p w14:paraId="34C4E572"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00A3091B" w14:textId="012166A6" w:rsidR="00F039F6" w:rsidRPr="0012708E" w:rsidRDefault="00F039F6" w:rsidP="00CB19F5">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9F25D2" w:rsidRPr="0012708E">
        <w:rPr>
          <w:rFonts w:cs="Times New Roman"/>
          <w:color w:val="000000"/>
          <w:szCs w:val="22"/>
          <w:lang w:bidi="th-TH"/>
        </w:rPr>
        <w:t>Group</w:t>
      </w:r>
      <w:r w:rsidRPr="0012708E">
        <w:rPr>
          <w:rFonts w:cs="Times New Roman"/>
          <w:color w:val="000000"/>
          <w:szCs w:val="22"/>
          <w:lang w:bidi="th-TH"/>
        </w:rPr>
        <w:t xml:space="preserve"> will disclose Liquidity Coverage Ratio (LCR) information for the </w:t>
      </w:r>
      <w:r w:rsidR="00C32030" w:rsidRPr="0012708E">
        <w:rPr>
          <w:rFonts w:cs="Times New Roman"/>
          <w:color w:val="000000"/>
          <w:szCs w:val="22"/>
          <w:lang w:bidi="th-TH"/>
        </w:rPr>
        <w:t>Group</w:t>
      </w:r>
      <w:r w:rsidRPr="0012708E">
        <w:rPr>
          <w:rFonts w:cs="Times New Roman"/>
          <w:color w:val="000000"/>
          <w:szCs w:val="22"/>
          <w:lang w:bidi="th-TH"/>
        </w:rPr>
        <w:t xml:space="preserve"> as at </w:t>
      </w:r>
      <w:r w:rsidR="00B3201A">
        <w:rPr>
          <w:rFonts w:cs="Times New Roman"/>
          <w:color w:val="000000"/>
          <w:szCs w:val="22"/>
          <w:lang w:bidi="th-TH"/>
        </w:rPr>
        <w:t>30 June 2025 t</w:t>
      </w:r>
      <w:r w:rsidRPr="0012708E">
        <w:rPr>
          <w:rFonts w:cs="Times New Roman"/>
          <w:color w:val="000000"/>
          <w:szCs w:val="22"/>
          <w:lang w:bidi="th-TH"/>
        </w:rPr>
        <w:t xml:space="preserve">hrough the Bank’s website at </w:t>
      </w:r>
      <w:r w:rsidR="00D56BFF" w:rsidRPr="00D56BFF">
        <w:rPr>
          <w:rFonts w:cs="Times New Roman"/>
          <w:color w:val="000000"/>
          <w:lang w:bidi="th-TH"/>
        </w:rPr>
        <w:t>www.thaicreditbank.com</w:t>
      </w:r>
      <w:r w:rsidRPr="0012708E">
        <w:rPr>
          <w:rFonts w:cs="Times New Roman"/>
          <w:color w:val="000000"/>
          <w:szCs w:val="22"/>
          <w:lang w:bidi="th-TH"/>
        </w:rPr>
        <w:t xml:space="preserve"> within </w:t>
      </w:r>
      <w:r w:rsidR="0068067A">
        <w:rPr>
          <w:rFonts w:cs="Times New Roman"/>
          <w:color w:val="000000"/>
          <w:szCs w:val="22"/>
          <w:lang w:bidi="th-TH"/>
        </w:rPr>
        <w:t>October</w:t>
      </w:r>
      <w:r w:rsidR="00287DE7" w:rsidRPr="0012708E">
        <w:rPr>
          <w:rFonts w:cs="Times New Roman"/>
          <w:color w:val="000000"/>
          <w:szCs w:val="22"/>
          <w:lang w:bidi="th-TH"/>
        </w:rPr>
        <w:t xml:space="preserve"> </w:t>
      </w:r>
      <w:r w:rsidRPr="0012708E">
        <w:rPr>
          <w:rFonts w:cs="Times New Roman"/>
          <w:color w:val="000000"/>
          <w:szCs w:val="22"/>
          <w:lang w:bidi="th-TH"/>
        </w:rPr>
        <w:t>202</w:t>
      </w:r>
      <w:r w:rsidR="00542F66">
        <w:rPr>
          <w:rFonts w:cs="Times New Roman"/>
          <w:color w:val="000000"/>
          <w:szCs w:val="22"/>
          <w:lang w:bidi="th-TH"/>
        </w:rPr>
        <w:t>5</w:t>
      </w:r>
      <w:r w:rsidRPr="0012708E">
        <w:rPr>
          <w:rFonts w:cs="Times New Roman"/>
          <w:color w:val="000000"/>
          <w:szCs w:val="22"/>
          <w:lang w:bidi="th-TH"/>
        </w:rPr>
        <w:t>.</w:t>
      </w:r>
    </w:p>
    <w:p w14:paraId="09A0F740" w14:textId="77777777" w:rsidR="00F039F6" w:rsidRPr="0012708E" w:rsidRDefault="00F039F6" w:rsidP="00F039F6">
      <w:pPr>
        <w:autoSpaceDE w:val="0"/>
        <w:autoSpaceDN w:val="0"/>
        <w:adjustRightInd w:val="0"/>
        <w:ind w:left="518"/>
        <w:jc w:val="thaiDistribute"/>
        <w:rPr>
          <w:rFonts w:cs="Times New Roman"/>
          <w:color w:val="000000"/>
          <w:szCs w:val="22"/>
          <w:lang w:bidi="th-TH"/>
        </w:rPr>
      </w:pPr>
    </w:p>
    <w:p w14:paraId="7F3A0CB1" w14:textId="77777777" w:rsidR="00F039F6" w:rsidRPr="0012708E" w:rsidRDefault="00F039F6" w:rsidP="00F039F6">
      <w:pPr>
        <w:pStyle w:val="BodyText"/>
        <w:rPr>
          <w:rFonts w:cs="Times New Roman"/>
          <w:lang w:val="en-GB"/>
        </w:rPr>
      </w:pPr>
    </w:p>
    <w:p w14:paraId="235DA4B3" w14:textId="77777777" w:rsidR="00F039F6" w:rsidRPr="0012708E" w:rsidRDefault="00F039F6" w:rsidP="00F039F6">
      <w:pPr>
        <w:pStyle w:val="BodyText"/>
        <w:rPr>
          <w:cs/>
          <w:lang w:val="en-GB" w:bidi="th-TH"/>
        </w:rPr>
        <w:sectPr w:rsidR="00F039F6" w:rsidRPr="0012708E" w:rsidSect="007D2CB3">
          <w:headerReference w:type="default" r:id="rId10"/>
          <w:footerReference w:type="default" r:id="rId11"/>
          <w:pgSz w:w="11907" w:h="16840"/>
          <w:pgMar w:top="691" w:right="1152" w:bottom="576" w:left="1152" w:header="720" w:footer="720" w:gutter="0"/>
          <w:pgNumType w:start="18"/>
          <w:cols w:space="720"/>
          <w:docGrid w:linePitch="299"/>
        </w:sectPr>
      </w:pPr>
    </w:p>
    <w:p w14:paraId="40F556B9" w14:textId="764D4A50" w:rsidR="00F039F6" w:rsidRPr="0012708E" w:rsidRDefault="00FD5958" w:rsidP="002D1C7D">
      <w:pPr>
        <w:autoSpaceDE w:val="0"/>
        <w:autoSpaceDN w:val="0"/>
        <w:adjustRightInd w:val="0"/>
        <w:ind w:left="518"/>
        <w:jc w:val="thaiDistribute"/>
        <w:rPr>
          <w:rFonts w:cs="Times New Roman"/>
          <w:color w:val="000000"/>
          <w:szCs w:val="22"/>
          <w:lang w:bidi="th-TH"/>
        </w:rPr>
      </w:pPr>
      <w:r w:rsidRPr="0012708E">
        <w:rPr>
          <w:rFonts w:cs="Times New Roman"/>
          <w:color w:val="000000"/>
          <w:szCs w:val="22"/>
          <w:lang w:bidi="th-TH"/>
        </w:rPr>
        <w:t xml:space="preserve">As at </w:t>
      </w:r>
      <w:r w:rsidR="00B05F09" w:rsidRPr="0012708E">
        <w:rPr>
          <w:rFonts w:cs="Times New Roman"/>
          <w:color w:val="000000"/>
          <w:szCs w:val="22"/>
          <w:lang w:bidi="th-TH"/>
        </w:rPr>
        <w:t>3</w:t>
      </w:r>
      <w:r w:rsidR="00B3201A">
        <w:rPr>
          <w:rFonts w:cs="Times New Roman"/>
          <w:color w:val="000000"/>
          <w:szCs w:val="22"/>
          <w:lang w:bidi="th-TH"/>
        </w:rPr>
        <w:t xml:space="preserve">0 June 2025 and 31 </w:t>
      </w:r>
      <w:r w:rsidR="00B05F09" w:rsidRPr="0012708E">
        <w:rPr>
          <w:rFonts w:cs="Times New Roman"/>
          <w:color w:val="000000"/>
          <w:szCs w:val="22"/>
          <w:lang w:bidi="th-TH"/>
        </w:rPr>
        <w:t>December</w:t>
      </w:r>
      <w:r w:rsidR="0044620F">
        <w:rPr>
          <w:rFonts w:cs="Times New Roman"/>
          <w:color w:val="000000"/>
          <w:szCs w:val="22"/>
          <w:lang w:bidi="th-TH"/>
        </w:rPr>
        <w:t xml:space="preserve"> </w:t>
      </w:r>
      <w:r w:rsidR="00F24EAF">
        <w:rPr>
          <w:rFonts w:cs="Times New Roman"/>
          <w:color w:val="000000"/>
          <w:szCs w:val="22"/>
          <w:lang w:bidi="th-TH"/>
        </w:rPr>
        <w:t>202</w:t>
      </w:r>
      <w:r w:rsidR="00542F66">
        <w:rPr>
          <w:rFonts w:cs="Times New Roman"/>
          <w:color w:val="000000"/>
          <w:szCs w:val="22"/>
          <w:lang w:bidi="th-TH"/>
        </w:rPr>
        <w:t>4</w:t>
      </w:r>
      <w:r w:rsidR="00B3201A">
        <w:rPr>
          <w:rFonts w:cs="Times New Roman"/>
          <w:color w:val="000000"/>
          <w:szCs w:val="22"/>
          <w:lang w:bidi="th-TH"/>
        </w:rPr>
        <w:t xml:space="preserve">, </w:t>
      </w:r>
      <w:r w:rsidRPr="0012708E">
        <w:rPr>
          <w:rFonts w:cs="Times New Roman"/>
          <w:color w:val="000000"/>
          <w:szCs w:val="22"/>
          <w:lang w:bidi="th-TH"/>
        </w:rPr>
        <w:t>f</w:t>
      </w:r>
      <w:r w:rsidR="00F039F6" w:rsidRPr="0012708E">
        <w:rPr>
          <w:rFonts w:cs="Times New Roman"/>
          <w:color w:val="000000"/>
          <w:szCs w:val="22"/>
          <w:lang w:bidi="th-TH"/>
        </w:rPr>
        <w:t xml:space="preserve">inancial assets and liabilities of the </w:t>
      </w:r>
      <w:r w:rsidR="00F811F0" w:rsidRPr="0012708E">
        <w:rPr>
          <w:rFonts w:cs="Times New Roman"/>
          <w:color w:val="000000"/>
          <w:szCs w:val="22"/>
          <w:lang w:bidi="th-TH"/>
        </w:rPr>
        <w:t>Group</w:t>
      </w:r>
      <w:r w:rsidR="00F039F6" w:rsidRPr="0012708E">
        <w:rPr>
          <w:rFonts w:cs="Times New Roman"/>
          <w:color w:val="000000"/>
          <w:szCs w:val="22"/>
          <w:lang w:bidi="th-TH"/>
        </w:rPr>
        <w:t xml:space="preserve"> classified by maturities were as follows:</w:t>
      </w:r>
    </w:p>
    <w:p w14:paraId="02A10645" w14:textId="77777777" w:rsidR="002D1C7D" w:rsidRPr="0012708E" w:rsidRDefault="002D1C7D" w:rsidP="002D1C7D">
      <w:pPr>
        <w:autoSpaceDE w:val="0"/>
        <w:autoSpaceDN w:val="0"/>
        <w:adjustRightInd w:val="0"/>
        <w:spacing w:line="240" w:lineRule="atLeast"/>
        <w:ind w:left="518"/>
        <w:jc w:val="thaiDistribute"/>
        <w:rPr>
          <w:rFonts w:cs="Times New Roman"/>
          <w:color w:val="000000"/>
          <w:szCs w:val="22"/>
          <w:lang w:bidi="th-TH"/>
        </w:rPr>
      </w:pPr>
    </w:p>
    <w:tbl>
      <w:tblPr>
        <w:tblW w:w="14063" w:type="dxa"/>
        <w:tblInd w:w="450" w:type="dxa"/>
        <w:tblLayout w:type="fixed"/>
        <w:tblLook w:val="0000" w:firstRow="0" w:lastRow="0" w:firstColumn="0" w:lastColumn="0" w:noHBand="0" w:noVBand="0"/>
      </w:tblPr>
      <w:tblGrid>
        <w:gridCol w:w="4680"/>
        <w:gridCol w:w="1287"/>
        <w:gridCol w:w="236"/>
        <w:gridCol w:w="1330"/>
        <w:gridCol w:w="236"/>
        <w:gridCol w:w="1405"/>
        <w:gridCol w:w="248"/>
        <w:gridCol w:w="1399"/>
        <w:gridCol w:w="292"/>
        <w:gridCol w:w="1373"/>
        <w:gridCol w:w="243"/>
        <w:gridCol w:w="1334"/>
      </w:tblGrid>
      <w:tr w:rsidR="002D1C7D" w:rsidRPr="0012708E" w14:paraId="0E115A10" w14:textId="77777777" w:rsidTr="002247BB">
        <w:trPr>
          <w:cantSplit/>
        </w:trPr>
        <w:tc>
          <w:tcPr>
            <w:tcW w:w="4680" w:type="dxa"/>
          </w:tcPr>
          <w:p w14:paraId="767A35C4" w14:textId="77777777" w:rsidR="002D1C7D" w:rsidRPr="0012708E" w:rsidRDefault="002D1C7D" w:rsidP="002247BB">
            <w:pPr>
              <w:spacing w:line="240" w:lineRule="atLeast"/>
              <w:ind w:left="-18" w:right="-270"/>
              <w:rPr>
                <w:rFonts w:cs="Times New Roman"/>
                <w:szCs w:val="22"/>
                <w:cs/>
                <w:lang w:bidi="th-TH"/>
              </w:rPr>
            </w:pPr>
          </w:p>
        </w:tc>
        <w:tc>
          <w:tcPr>
            <w:tcW w:w="9383" w:type="dxa"/>
            <w:gridSpan w:val="11"/>
          </w:tcPr>
          <w:p w14:paraId="496DA2F5" w14:textId="77777777" w:rsidR="002D1C7D" w:rsidRPr="0012708E" w:rsidRDefault="002D1C7D" w:rsidP="002247BB">
            <w:pPr>
              <w:spacing w:line="240" w:lineRule="atLeast"/>
              <w:ind w:left="-18" w:right="-270"/>
              <w:jc w:val="center"/>
              <w:rPr>
                <w:rFonts w:cs="Times New Roman"/>
                <w:szCs w:val="22"/>
                <w:cs/>
                <w:lang w:bidi="th-TH"/>
              </w:rPr>
            </w:pPr>
            <w:r w:rsidRPr="0012708E">
              <w:rPr>
                <w:rFonts w:cs="Times New Roman"/>
                <w:b/>
                <w:bCs/>
                <w:szCs w:val="22"/>
                <w:lang w:bidi="th-TH"/>
              </w:rPr>
              <w:t>Consolidated</w:t>
            </w:r>
          </w:p>
        </w:tc>
      </w:tr>
      <w:tr w:rsidR="002D1C7D" w:rsidRPr="0012708E" w14:paraId="053EE467" w14:textId="77777777" w:rsidTr="002247BB">
        <w:trPr>
          <w:cantSplit/>
        </w:trPr>
        <w:tc>
          <w:tcPr>
            <w:tcW w:w="4680" w:type="dxa"/>
          </w:tcPr>
          <w:p w14:paraId="4AB8CF1C" w14:textId="77777777" w:rsidR="002D1C7D" w:rsidRPr="0012708E" w:rsidRDefault="002D1C7D" w:rsidP="002247BB">
            <w:pPr>
              <w:spacing w:line="240" w:lineRule="atLeast"/>
              <w:ind w:left="-18" w:right="-270"/>
              <w:rPr>
                <w:rFonts w:cs="Times New Roman"/>
                <w:szCs w:val="22"/>
                <w:cs/>
                <w:lang w:bidi="th-TH"/>
              </w:rPr>
            </w:pPr>
          </w:p>
        </w:tc>
        <w:tc>
          <w:tcPr>
            <w:tcW w:w="9383" w:type="dxa"/>
            <w:gridSpan w:val="11"/>
          </w:tcPr>
          <w:p w14:paraId="2EEE40F6" w14:textId="284F9AF3" w:rsidR="002D1C7D" w:rsidRPr="0012708E" w:rsidRDefault="00B3201A" w:rsidP="002247BB">
            <w:pPr>
              <w:spacing w:line="240" w:lineRule="atLeast"/>
              <w:ind w:left="-18" w:right="-270"/>
              <w:jc w:val="center"/>
              <w:rPr>
                <w:rFonts w:cs="Times New Roman"/>
                <w:szCs w:val="22"/>
                <w:lang w:bidi="th-TH"/>
              </w:rPr>
            </w:pPr>
            <w:r>
              <w:rPr>
                <w:rFonts w:cs="Times New Roman"/>
                <w:spacing w:val="-4"/>
                <w:szCs w:val="22"/>
              </w:rPr>
              <w:t xml:space="preserve">30 June </w:t>
            </w:r>
            <w:r w:rsidR="002D1C7D" w:rsidRPr="0012708E">
              <w:rPr>
                <w:rFonts w:cs="Times New Roman"/>
                <w:spacing w:val="-4"/>
                <w:szCs w:val="22"/>
              </w:rPr>
              <w:t>202</w:t>
            </w:r>
            <w:r>
              <w:rPr>
                <w:rFonts w:cs="Times New Roman"/>
                <w:spacing w:val="-4"/>
                <w:szCs w:val="22"/>
              </w:rPr>
              <w:t>5</w:t>
            </w:r>
          </w:p>
        </w:tc>
      </w:tr>
      <w:tr w:rsidR="002D1C7D" w:rsidRPr="0012708E" w14:paraId="1A8513A7" w14:textId="77777777" w:rsidTr="002247BB">
        <w:trPr>
          <w:cantSplit/>
        </w:trPr>
        <w:tc>
          <w:tcPr>
            <w:tcW w:w="4680" w:type="dxa"/>
          </w:tcPr>
          <w:p w14:paraId="58CCFE63" w14:textId="77777777" w:rsidR="002D1C7D" w:rsidRPr="0012708E" w:rsidRDefault="002D1C7D" w:rsidP="002247BB">
            <w:pPr>
              <w:spacing w:line="240" w:lineRule="atLeast"/>
              <w:ind w:left="-18" w:right="-270"/>
              <w:rPr>
                <w:rFonts w:cs="Times New Roman"/>
                <w:szCs w:val="22"/>
                <w:cs/>
                <w:lang w:bidi="th-TH"/>
              </w:rPr>
            </w:pPr>
          </w:p>
        </w:tc>
        <w:tc>
          <w:tcPr>
            <w:tcW w:w="1287" w:type="dxa"/>
            <w:vAlign w:val="bottom"/>
          </w:tcPr>
          <w:p w14:paraId="4B47F3EE" w14:textId="77777777" w:rsidR="002D1C7D" w:rsidRPr="0012708E" w:rsidRDefault="002D1C7D" w:rsidP="002247BB">
            <w:pPr>
              <w:spacing w:line="240" w:lineRule="atLeast"/>
              <w:ind w:left="-117" w:right="-108"/>
              <w:jc w:val="center"/>
              <w:rPr>
                <w:rFonts w:cs="Times New Roman"/>
                <w:szCs w:val="22"/>
              </w:rPr>
            </w:pPr>
          </w:p>
        </w:tc>
        <w:tc>
          <w:tcPr>
            <w:tcW w:w="236" w:type="dxa"/>
          </w:tcPr>
          <w:p w14:paraId="2265D4BE" w14:textId="77777777" w:rsidR="002D1C7D" w:rsidRPr="0012708E" w:rsidRDefault="002D1C7D" w:rsidP="002247BB">
            <w:pPr>
              <w:spacing w:line="240" w:lineRule="atLeast"/>
              <w:ind w:left="-117" w:right="-90"/>
              <w:jc w:val="center"/>
              <w:rPr>
                <w:rFonts w:cs="Times New Roman"/>
                <w:szCs w:val="22"/>
              </w:rPr>
            </w:pPr>
          </w:p>
        </w:tc>
        <w:tc>
          <w:tcPr>
            <w:tcW w:w="1330" w:type="dxa"/>
            <w:vAlign w:val="bottom"/>
          </w:tcPr>
          <w:p w14:paraId="379F4A5A"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Less than</w:t>
            </w:r>
          </w:p>
        </w:tc>
        <w:tc>
          <w:tcPr>
            <w:tcW w:w="236" w:type="dxa"/>
          </w:tcPr>
          <w:p w14:paraId="74F4238D" w14:textId="77777777" w:rsidR="002D1C7D" w:rsidRPr="0012708E" w:rsidRDefault="002D1C7D" w:rsidP="002247BB">
            <w:pPr>
              <w:spacing w:line="240" w:lineRule="atLeast"/>
              <w:ind w:left="-117" w:right="-90"/>
              <w:jc w:val="center"/>
              <w:rPr>
                <w:rFonts w:cs="Times New Roman"/>
                <w:szCs w:val="22"/>
              </w:rPr>
            </w:pPr>
          </w:p>
        </w:tc>
        <w:tc>
          <w:tcPr>
            <w:tcW w:w="1405" w:type="dxa"/>
            <w:vAlign w:val="bottom"/>
          </w:tcPr>
          <w:p w14:paraId="5504D5A7"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 1 year</w:t>
            </w:r>
          </w:p>
        </w:tc>
        <w:tc>
          <w:tcPr>
            <w:tcW w:w="248" w:type="dxa"/>
          </w:tcPr>
          <w:p w14:paraId="35854435" w14:textId="77777777" w:rsidR="002D1C7D" w:rsidRPr="0012708E" w:rsidRDefault="002D1C7D" w:rsidP="002247BB">
            <w:pPr>
              <w:spacing w:line="240" w:lineRule="atLeast"/>
              <w:ind w:left="-117" w:right="-90"/>
              <w:jc w:val="center"/>
              <w:rPr>
                <w:rFonts w:cs="Times New Roman"/>
                <w:szCs w:val="22"/>
              </w:rPr>
            </w:pPr>
          </w:p>
        </w:tc>
        <w:tc>
          <w:tcPr>
            <w:tcW w:w="1399" w:type="dxa"/>
          </w:tcPr>
          <w:p w14:paraId="5496653E"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w:t>
            </w:r>
          </w:p>
        </w:tc>
        <w:tc>
          <w:tcPr>
            <w:tcW w:w="292" w:type="dxa"/>
          </w:tcPr>
          <w:p w14:paraId="28B6DA02" w14:textId="77777777" w:rsidR="002D1C7D" w:rsidRPr="0012708E" w:rsidRDefault="002D1C7D" w:rsidP="002247BB">
            <w:pPr>
              <w:spacing w:line="240" w:lineRule="atLeast"/>
              <w:ind w:left="-117" w:right="-90"/>
              <w:jc w:val="center"/>
              <w:rPr>
                <w:rFonts w:cs="Times New Roman"/>
                <w:szCs w:val="22"/>
              </w:rPr>
            </w:pPr>
          </w:p>
        </w:tc>
        <w:tc>
          <w:tcPr>
            <w:tcW w:w="1373" w:type="dxa"/>
          </w:tcPr>
          <w:p w14:paraId="09D65A71"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No</w:t>
            </w:r>
          </w:p>
        </w:tc>
        <w:tc>
          <w:tcPr>
            <w:tcW w:w="243" w:type="dxa"/>
          </w:tcPr>
          <w:p w14:paraId="7F58611C" w14:textId="77777777" w:rsidR="002D1C7D" w:rsidRPr="0012708E" w:rsidRDefault="002D1C7D" w:rsidP="002247BB">
            <w:pPr>
              <w:spacing w:line="240" w:lineRule="atLeast"/>
              <w:ind w:left="-117" w:right="-90"/>
              <w:jc w:val="center"/>
              <w:rPr>
                <w:rFonts w:cs="Times New Roman"/>
                <w:szCs w:val="22"/>
              </w:rPr>
            </w:pPr>
          </w:p>
        </w:tc>
        <w:tc>
          <w:tcPr>
            <w:tcW w:w="1334" w:type="dxa"/>
          </w:tcPr>
          <w:p w14:paraId="7C927AFC" w14:textId="77777777" w:rsidR="002D1C7D" w:rsidRPr="0012708E" w:rsidRDefault="002D1C7D" w:rsidP="002247BB">
            <w:pPr>
              <w:spacing w:line="240" w:lineRule="atLeast"/>
              <w:ind w:left="-117" w:right="-90"/>
              <w:jc w:val="center"/>
              <w:rPr>
                <w:rFonts w:cs="Times New Roman"/>
                <w:szCs w:val="22"/>
              </w:rPr>
            </w:pPr>
          </w:p>
        </w:tc>
      </w:tr>
      <w:tr w:rsidR="002D1C7D" w:rsidRPr="0012708E" w14:paraId="1DC4338E" w14:textId="77777777" w:rsidTr="002247BB">
        <w:trPr>
          <w:cantSplit/>
        </w:trPr>
        <w:tc>
          <w:tcPr>
            <w:tcW w:w="4680" w:type="dxa"/>
          </w:tcPr>
          <w:p w14:paraId="7E4FBC1D" w14:textId="77777777" w:rsidR="002D1C7D" w:rsidRPr="0012708E" w:rsidRDefault="002D1C7D" w:rsidP="002247BB">
            <w:pPr>
              <w:spacing w:line="240" w:lineRule="atLeast"/>
              <w:ind w:left="-18" w:right="-270"/>
              <w:rPr>
                <w:rFonts w:cs="Times New Roman"/>
                <w:szCs w:val="22"/>
                <w:cs/>
                <w:lang w:bidi="th-TH"/>
              </w:rPr>
            </w:pPr>
          </w:p>
        </w:tc>
        <w:tc>
          <w:tcPr>
            <w:tcW w:w="1287" w:type="dxa"/>
            <w:vAlign w:val="bottom"/>
          </w:tcPr>
          <w:p w14:paraId="53F0AB8E" w14:textId="77777777" w:rsidR="002D1C7D" w:rsidRPr="0012708E" w:rsidRDefault="002D1C7D" w:rsidP="002247BB">
            <w:pPr>
              <w:spacing w:line="240" w:lineRule="atLeast"/>
              <w:ind w:left="-117" w:right="-108"/>
              <w:jc w:val="center"/>
              <w:rPr>
                <w:rFonts w:cs="Times New Roman"/>
                <w:szCs w:val="22"/>
              </w:rPr>
            </w:pPr>
            <w:r w:rsidRPr="0012708E">
              <w:rPr>
                <w:rFonts w:cs="Times New Roman"/>
                <w:szCs w:val="22"/>
              </w:rPr>
              <w:t>At call</w:t>
            </w:r>
          </w:p>
        </w:tc>
        <w:tc>
          <w:tcPr>
            <w:tcW w:w="236" w:type="dxa"/>
          </w:tcPr>
          <w:p w14:paraId="52F24CB6" w14:textId="77777777" w:rsidR="002D1C7D" w:rsidRPr="0012708E" w:rsidRDefault="002D1C7D" w:rsidP="002247BB">
            <w:pPr>
              <w:spacing w:line="240" w:lineRule="atLeast"/>
              <w:ind w:left="-117" w:right="-90"/>
              <w:jc w:val="center"/>
              <w:rPr>
                <w:rFonts w:cs="Times New Roman"/>
                <w:szCs w:val="22"/>
              </w:rPr>
            </w:pPr>
          </w:p>
        </w:tc>
        <w:tc>
          <w:tcPr>
            <w:tcW w:w="1330" w:type="dxa"/>
            <w:vAlign w:val="bottom"/>
          </w:tcPr>
          <w:p w14:paraId="3475D210"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1 year</w:t>
            </w:r>
          </w:p>
        </w:tc>
        <w:tc>
          <w:tcPr>
            <w:tcW w:w="236" w:type="dxa"/>
          </w:tcPr>
          <w:p w14:paraId="27087187" w14:textId="77777777" w:rsidR="002D1C7D" w:rsidRPr="0012708E" w:rsidRDefault="002D1C7D" w:rsidP="002247BB">
            <w:pPr>
              <w:spacing w:line="240" w:lineRule="atLeast"/>
              <w:ind w:left="-117" w:right="-90"/>
              <w:jc w:val="center"/>
              <w:rPr>
                <w:rFonts w:cs="Times New Roman"/>
                <w:szCs w:val="22"/>
              </w:rPr>
            </w:pPr>
          </w:p>
        </w:tc>
        <w:tc>
          <w:tcPr>
            <w:tcW w:w="1405" w:type="dxa"/>
            <w:vAlign w:val="bottom"/>
          </w:tcPr>
          <w:p w14:paraId="09F806FD"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 5 years</w:t>
            </w:r>
          </w:p>
        </w:tc>
        <w:tc>
          <w:tcPr>
            <w:tcW w:w="248" w:type="dxa"/>
          </w:tcPr>
          <w:p w14:paraId="0B30BB34" w14:textId="77777777" w:rsidR="002D1C7D" w:rsidRPr="0012708E" w:rsidRDefault="002D1C7D" w:rsidP="002247BB">
            <w:pPr>
              <w:spacing w:line="240" w:lineRule="atLeast"/>
              <w:ind w:left="-117" w:right="-90"/>
              <w:jc w:val="center"/>
              <w:rPr>
                <w:rFonts w:cs="Times New Roman"/>
                <w:szCs w:val="22"/>
              </w:rPr>
            </w:pPr>
          </w:p>
        </w:tc>
        <w:tc>
          <w:tcPr>
            <w:tcW w:w="1399" w:type="dxa"/>
          </w:tcPr>
          <w:p w14:paraId="678A8292"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5 years</w:t>
            </w:r>
          </w:p>
        </w:tc>
        <w:tc>
          <w:tcPr>
            <w:tcW w:w="292" w:type="dxa"/>
          </w:tcPr>
          <w:p w14:paraId="47BFFC39" w14:textId="77777777" w:rsidR="002D1C7D" w:rsidRPr="0012708E" w:rsidRDefault="002D1C7D" w:rsidP="002247BB">
            <w:pPr>
              <w:spacing w:line="240" w:lineRule="atLeast"/>
              <w:ind w:left="-117" w:right="-90"/>
              <w:jc w:val="center"/>
              <w:rPr>
                <w:rFonts w:cs="Times New Roman"/>
                <w:szCs w:val="22"/>
              </w:rPr>
            </w:pPr>
          </w:p>
        </w:tc>
        <w:tc>
          <w:tcPr>
            <w:tcW w:w="1373" w:type="dxa"/>
          </w:tcPr>
          <w:p w14:paraId="2B3BE0BD"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maturity</w:t>
            </w:r>
          </w:p>
        </w:tc>
        <w:tc>
          <w:tcPr>
            <w:tcW w:w="243" w:type="dxa"/>
          </w:tcPr>
          <w:p w14:paraId="332977D2" w14:textId="77777777" w:rsidR="002D1C7D" w:rsidRPr="0012708E" w:rsidRDefault="002D1C7D" w:rsidP="002247BB">
            <w:pPr>
              <w:spacing w:line="240" w:lineRule="atLeast"/>
              <w:ind w:left="-117" w:right="-90"/>
              <w:jc w:val="center"/>
              <w:rPr>
                <w:rFonts w:cs="Times New Roman"/>
                <w:szCs w:val="22"/>
              </w:rPr>
            </w:pPr>
          </w:p>
        </w:tc>
        <w:tc>
          <w:tcPr>
            <w:tcW w:w="1334" w:type="dxa"/>
          </w:tcPr>
          <w:p w14:paraId="58E67FDD"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Total</w:t>
            </w:r>
          </w:p>
        </w:tc>
      </w:tr>
      <w:tr w:rsidR="002D1C7D" w:rsidRPr="0012708E" w14:paraId="2EC0E554" w14:textId="77777777" w:rsidTr="002247BB">
        <w:trPr>
          <w:cantSplit/>
        </w:trPr>
        <w:tc>
          <w:tcPr>
            <w:tcW w:w="4680" w:type="dxa"/>
          </w:tcPr>
          <w:p w14:paraId="0AFA8224" w14:textId="77777777" w:rsidR="002D1C7D" w:rsidRPr="0012708E" w:rsidRDefault="002D1C7D" w:rsidP="002247BB">
            <w:pPr>
              <w:spacing w:line="240" w:lineRule="atLeast"/>
              <w:ind w:left="-18" w:right="-270"/>
              <w:rPr>
                <w:rFonts w:cs="Times New Roman"/>
                <w:szCs w:val="22"/>
                <w:cs/>
                <w:lang w:bidi="th-TH"/>
              </w:rPr>
            </w:pPr>
          </w:p>
        </w:tc>
        <w:tc>
          <w:tcPr>
            <w:tcW w:w="9383" w:type="dxa"/>
            <w:gridSpan w:val="11"/>
          </w:tcPr>
          <w:p w14:paraId="475F515B" w14:textId="77777777" w:rsidR="002D1C7D" w:rsidRPr="0012708E" w:rsidRDefault="002D1C7D" w:rsidP="002247BB">
            <w:pPr>
              <w:spacing w:line="240" w:lineRule="atLeast"/>
              <w:ind w:left="-18" w:right="-270"/>
              <w:jc w:val="center"/>
              <w:rPr>
                <w:rFonts w:cs="Times New Roman"/>
                <w:i/>
                <w:iCs/>
                <w:szCs w:val="22"/>
                <w:cs/>
                <w:lang w:bidi="th-TH"/>
              </w:rPr>
            </w:pPr>
            <w:r w:rsidRPr="0012708E">
              <w:rPr>
                <w:rFonts w:cs="Times New Roman"/>
                <w:i/>
                <w:iCs/>
                <w:szCs w:val="22"/>
              </w:rPr>
              <w:t>(in thousand Baht)</w:t>
            </w:r>
          </w:p>
        </w:tc>
      </w:tr>
      <w:tr w:rsidR="002D1C7D" w:rsidRPr="0012708E" w14:paraId="48C3916C" w14:textId="77777777" w:rsidTr="002247BB">
        <w:trPr>
          <w:cantSplit/>
        </w:trPr>
        <w:tc>
          <w:tcPr>
            <w:tcW w:w="4680" w:type="dxa"/>
          </w:tcPr>
          <w:p w14:paraId="392A961E" w14:textId="77777777" w:rsidR="002D1C7D" w:rsidRPr="0012708E" w:rsidRDefault="002D1C7D" w:rsidP="002247BB">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287" w:type="dxa"/>
            <w:vAlign w:val="bottom"/>
          </w:tcPr>
          <w:p w14:paraId="31CDC521" w14:textId="77777777" w:rsidR="002D1C7D" w:rsidRPr="00090559" w:rsidRDefault="002D1C7D" w:rsidP="002247BB">
            <w:pPr>
              <w:spacing w:line="240" w:lineRule="atLeast"/>
              <w:ind w:left="-92" w:right="-150"/>
              <w:rPr>
                <w:rFonts w:cs="Times New Roman"/>
                <w:szCs w:val="22"/>
                <w:cs/>
                <w:lang w:bidi="th-TH"/>
              </w:rPr>
            </w:pPr>
          </w:p>
        </w:tc>
        <w:tc>
          <w:tcPr>
            <w:tcW w:w="236" w:type="dxa"/>
          </w:tcPr>
          <w:p w14:paraId="3E1060B9" w14:textId="77777777" w:rsidR="002D1C7D" w:rsidRPr="00090559" w:rsidRDefault="002D1C7D" w:rsidP="002247BB">
            <w:pPr>
              <w:spacing w:line="240" w:lineRule="atLeast"/>
              <w:ind w:left="-92" w:right="-150"/>
              <w:rPr>
                <w:rFonts w:cs="Times New Roman"/>
                <w:szCs w:val="22"/>
                <w:cs/>
                <w:lang w:bidi="th-TH"/>
              </w:rPr>
            </w:pPr>
          </w:p>
        </w:tc>
        <w:tc>
          <w:tcPr>
            <w:tcW w:w="1330" w:type="dxa"/>
            <w:vAlign w:val="bottom"/>
          </w:tcPr>
          <w:p w14:paraId="155B7BF7" w14:textId="77777777" w:rsidR="002D1C7D" w:rsidRPr="00090559" w:rsidRDefault="002D1C7D" w:rsidP="002247BB">
            <w:pPr>
              <w:spacing w:line="240" w:lineRule="atLeast"/>
              <w:ind w:left="-92" w:right="-150"/>
              <w:rPr>
                <w:rFonts w:cs="Times New Roman"/>
                <w:szCs w:val="22"/>
                <w:cs/>
                <w:lang w:bidi="th-TH"/>
              </w:rPr>
            </w:pPr>
          </w:p>
        </w:tc>
        <w:tc>
          <w:tcPr>
            <w:tcW w:w="236" w:type="dxa"/>
          </w:tcPr>
          <w:p w14:paraId="71AF75A4" w14:textId="77777777" w:rsidR="002D1C7D" w:rsidRPr="00090559" w:rsidRDefault="002D1C7D" w:rsidP="002247BB">
            <w:pPr>
              <w:spacing w:line="240" w:lineRule="atLeast"/>
              <w:ind w:left="-92" w:right="-150"/>
              <w:rPr>
                <w:rFonts w:cs="Times New Roman"/>
                <w:szCs w:val="22"/>
                <w:cs/>
                <w:lang w:bidi="th-TH"/>
              </w:rPr>
            </w:pPr>
          </w:p>
        </w:tc>
        <w:tc>
          <w:tcPr>
            <w:tcW w:w="1405" w:type="dxa"/>
            <w:vAlign w:val="bottom"/>
          </w:tcPr>
          <w:p w14:paraId="7340F648" w14:textId="77777777" w:rsidR="002D1C7D" w:rsidRPr="00090559" w:rsidRDefault="002D1C7D" w:rsidP="002247BB">
            <w:pPr>
              <w:spacing w:line="240" w:lineRule="atLeast"/>
              <w:ind w:left="-92" w:right="-150"/>
              <w:rPr>
                <w:rFonts w:cs="Times New Roman"/>
                <w:szCs w:val="22"/>
                <w:cs/>
                <w:lang w:bidi="th-TH"/>
              </w:rPr>
            </w:pPr>
          </w:p>
        </w:tc>
        <w:tc>
          <w:tcPr>
            <w:tcW w:w="248" w:type="dxa"/>
          </w:tcPr>
          <w:p w14:paraId="1E3522F7" w14:textId="77777777" w:rsidR="002D1C7D" w:rsidRPr="00090559" w:rsidRDefault="002D1C7D" w:rsidP="002247BB">
            <w:pPr>
              <w:spacing w:line="240" w:lineRule="atLeast"/>
              <w:ind w:left="-92" w:right="-150"/>
              <w:rPr>
                <w:rFonts w:cs="Times New Roman"/>
                <w:szCs w:val="22"/>
                <w:cs/>
                <w:lang w:bidi="th-TH"/>
              </w:rPr>
            </w:pPr>
          </w:p>
        </w:tc>
        <w:tc>
          <w:tcPr>
            <w:tcW w:w="1399" w:type="dxa"/>
          </w:tcPr>
          <w:p w14:paraId="778B2C7A" w14:textId="77777777" w:rsidR="002D1C7D" w:rsidRPr="00090559" w:rsidRDefault="002D1C7D" w:rsidP="002247BB">
            <w:pPr>
              <w:spacing w:line="240" w:lineRule="atLeast"/>
              <w:ind w:left="-92" w:right="-150"/>
              <w:rPr>
                <w:rFonts w:cs="Times New Roman"/>
                <w:szCs w:val="22"/>
                <w:cs/>
                <w:lang w:bidi="th-TH"/>
              </w:rPr>
            </w:pPr>
          </w:p>
        </w:tc>
        <w:tc>
          <w:tcPr>
            <w:tcW w:w="292" w:type="dxa"/>
          </w:tcPr>
          <w:p w14:paraId="313640DA" w14:textId="77777777" w:rsidR="002D1C7D" w:rsidRPr="00090559" w:rsidRDefault="002D1C7D" w:rsidP="002247BB">
            <w:pPr>
              <w:spacing w:line="240" w:lineRule="atLeast"/>
              <w:ind w:left="-92" w:right="-150"/>
              <w:rPr>
                <w:rFonts w:cs="Times New Roman"/>
                <w:szCs w:val="22"/>
                <w:cs/>
                <w:lang w:bidi="th-TH"/>
              </w:rPr>
            </w:pPr>
          </w:p>
        </w:tc>
        <w:tc>
          <w:tcPr>
            <w:tcW w:w="1373" w:type="dxa"/>
            <w:vAlign w:val="bottom"/>
          </w:tcPr>
          <w:p w14:paraId="0962C0D8" w14:textId="77777777" w:rsidR="002D1C7D" w:rsidRPr="00090559" w:rsidRDefault="002D1C7D" w:rsidP="002247BB">
            <w:pPr>
              <w:spacing w:line="240" w:lineRule="atLeast"/>
              <w:ind w:left="-92" w:right="-150"/>
              <w:rPr>
                <w:rFonts w:cs="Times New Roman"/>
                <w:szCs w:val="22"/>
                <w:cs/>
                <w:lang w:bidi="th-TH"/>
              </w:rPr>
            </w:pPr>
          </w:p>
        </w:tc>
        <w:tc>
          <w:tcPr>
            <w:tcW w:w="243" w:type="dxa"/>
          </w:tcPr>
          <w:p w14:paraId="2C8CC32F" w14:textId="77777777" w:rsidR="002D1C7D" w:rsidRPr="00090559" w:rsidRDefault="002D1C7D" w:rsidP="002247BB">
            <w:pPr>
              <w:spacing w:line="240" w:lineRule="atLeast"/>
              <w:ind w:left="-92" w:right="-150"/>
              <w:rPr>
                <w:rFonts w:cs="Times New Roman"/>
                <w:szCs w:val="22"/>
                <w:cs/>
                <w:lang w:bidi="th-TH"/>
              </w:rPr>
            </w:pPr>
          </w:p>
        </w:tc>
        <w:tc>
          <w:tcPr>
            <w:tcW w:w="1334" w:type="dxa"/>
            <w:vAlign w:val="bottom"/>
          </w:tcPr>
          <w:p w14:paraId="2F28BC10" w14:textId="77777777" w:rsidR="002D1C7D" w:rsidRPr="00090559" w:rsidRDefault="002D1C7D" w:rsidP="002247BB">
            <w:pPr>
              <w:tabs>
                <w:tab w:val="decimal" w:pos="1020"/>
              </w:tabs>
              <w:spacing w:line="240" w:lineRule="atLeast"/>
              <w:ind w:left="-92" w:right="-150"/>
              <w:rPr>
                <w:rFonts w:cs="Times New Roman"/>
                <w:szCs w:val="22"/>
                <w:cs/>
                <w:lang w:bidi="th-TH"/>
              </w:rPr>
            </w:pPr>
          </w:p>
        </w:tc>
      </w:tr>
      <w:tr w:rsidR="007862A6" w:rsidRPr="0012708E" w14:paraId="47F1C3F4" w14:textId="77777777" w:rsidTr="00AA6956">
        <w:trPr>
          <w:cantSplit/>
        </w:trPr>
        <w:tc>
          <w:tcPr>
            <w:tcW w:w="4680" w:type="dxa"/>
          </w:tcPr>
          <w:p w14:paraId="11AEAD63" w14:textId="77777777" w:rsidR="007862A6" w:rsidRPr="0012708E" w:rsidRDefault="007862A6" w:rsidP="007862A6">
            <w:pPr>
              <w:spacing w:line="240" w:lineRule="atLeast"/>
              <w:ind w:left="-14" w:right="-270"/>
              <w:rPr>
                <w:rFonts w:cs="Times New Roman"/>
                <w:szCs w:val="22"/>
                <w:cs/>
                <w:lang w:bidi="th-TH"/>
              </w:rPr>
            </w:pPr>
            <w:r w:rsidRPr="0012708E">
              <w:rPr>
                <w:rFonts w:cs="Times New Roman"/>
                <w:szCs w:val="22"/>
                <w:lang w:bidi="th-TH"/>
              </w:rPr>
              <w:t xml:space="preserve">Cash </w:t>
            </w:r>
          </w:p>
        </w:tc>
        <w:tc>
          <w:tcPr>
            <w:tcW w:w="1287" w:type="dxa"/>
          </w:tcPr>
          <w:p w14:paraId="753E5793" w14:textId="4508A103" w:rsidR="007862A6" w:rsidRPr="00F8039F" w:rsidRDefault="007862A6" w:rsidP="007862A6">
            <w:pPr>
              <w:tabs>
                <w:tab w:val="decimal" w:pos="1066"/>
              </w:tabs>
              <w:spacing w:line="240" w:lineRule="atLeast"/>
              <w:ind w:right="-150"/>
              <w:rPr>
                <w:rFonts w:cs="Times New Roman"/>
                <w:szCs w:val="22"/>
                <w:lang w:bidi="th-TH"/>
              </w:rPr>
            </w:pPr>
            <w:r w:rsidRPr="005573C3">
              <w:t>-</w:t>
            </w:r>
          </w:p>
        </w:tc>
        <w:tc>
          <w:tcPr>
            <w:tcW w:w="236" w:type="dxa"/>
          </w:tcPr>
          <w:p w14:paraId="73B28D79" w14:textId="77777777" w:rsidR="007862A6" w:rsidRPr="00F8039F" w:rsidRDefault="007862A6" w:rsidP="007862A6">
            <w:pPr>
              <w:tabs>
                <w:tab w:val="decimal" w:pos="1132"/>
              </w:tabs>
              <w:spacing w:line="240" w:lineRule="atLeast"/>
              <w:ind w:right="-150"/>
              <w:rPr>
                <w:rFonts w:cs="Times New Roman"/>
                <w:szCs w:val="22"/>
                <w:lang w:bidi="th-TH"/>
              </w:rPr>
            </w:pPr>
          </w:p>
        </w:tc>
        <w:tc>
          <w:tcPr>
            <w:tcW w:w="1330" w:type="dxa"/>
          </w:tcPr>
          <w:p w14:paraId="23EA4A87" w14:textId="7715C475" w:rsidR="007862A6" w:rsidRPr="00F8039F" w:rsidRDefault="007862A6" w:rsidP="007862A6">
            <w:pPr>
              <w:tabs>
                <w:tab w:val="decimal" w:pos="1094"/>
              </w:tabs>
              <w:spacing w:line="240" w:lineRule="atLeast"/>
              <w:ind w:right="-150"/>
              <w:rPr>
                <w:rFonts w:cs="Times New Roman"/>
                <w:szCs w:val="22"/>
                <w:lang w:bidi="th-TH"/>
              </w:rPr>
            </w:pPr>
            <w:r w:rsidRPr="005573C3">
              <w:t>-</w:t>
            </w:r>
          </w:p>
        </w:tc>
        <w:tc>
          <w:tcPr>
            <w:tcW w:w="236" w:type="dxa"/>
          </w:tcPr>
          <w:p w14:paraId="6E39E259" w14:textId="77777777" w:rsidR="007862A6" w:rsidRPr="00F8039F" w:rsidRDefault="007862A6" w:rsidP="007862A6">
            <w:pPr>
              <w:tabs>
                <w:tab w:val="decimal" w:pos="1132"/>
              </w:tabs>
              <w:spacing w:line="240" w:lineRule="atLeast"/>
              <w:ind w:right="-150"/>
              <w:rPr>
                <w:rFonts w:cs="Times New Roman"/>
                <w:szCs w:val="22"/>
                <w:lang w:bidi="th-TH"/>
              </w:rPr>
            </w:pPr>
          </w:p>
        </w:tc>
        <w:tc>
          <w:tcPr>
            <w:tcW w:w="1405" w:type="dxa"/>
          </w:tcPr>
          <w:p w14:paraId="3DAD7136" w14:textId="191EAA94" w:rsidR="007862A6" w:rsidRPr="00F8039F" w:rsidRDefault="007862A6" w:rsidP="007862A6">
            <w:pPr>
              <w:tabs>
                <w:tab w:val="decimal" w:pos="1132"/>
              </w:tabs>
              <w:spacing w:line="240" w:lineRule="atLeast"/>
              <w:ind w:right="-150"/>
              <w:rPr>
                <w:rFonts w:cs="Times New Roman"/>
                <w:szCs w:val="22"/>
                <w:lang w:bidi="th-TH"/>
              </w:rPr>
            </w:pPr>
            <w:r w:rsidRPr="005573C3">
              <w:t>-</w:t>
            </w:r>
          </w:p>
        </w:tc>
        <w:tc>
          <w:tcPr>
            <w:tcW w:w="248" w:type="dxa"/>
          </w:tcPr>
          <w:p w14:paraId="41DCE847" w14:textId="77777777" w:rsidR="007862A6" w:rsidRPr="00F8039F" w:rsidRDefault="007862A6" w:rsidP="007862A6">
            <w:pPr>
              <w:tabs>
                <w:tab w:val="decimal" w:pos="1132"/>
              </w:tabs>
              <w:spacing w:line="240" w:lineRule="atLeast"/>
              <w:ind w:right="-150"/>
              <w:rPr>
                <w:rFonts w:cs="Times New Roman"/>
                <w:szCs w:val="22"/>
                <w:lang w:bidi="th-TH"/>
              </w:rPr>
            </w:pPr>
          </w:p>
        </w:tc>
        <w:tc>
          <w:tcPr>
            <w:tcW w:w="1399" w:type="dxa"/>
          </w:tcPr>
          <w:p w14:paraId="52C7C675" w14:textId="48829CCC" w:rsidR="007862A6" w:rsidRPr="00F8039F" w:rsidRDefault="007862A6" w:rsidP="007862A6">
            <w:pPr>
              <w:tabs>
                <w:tab w:val="decimal" w:pos="1132"/>
              </w:tabs>
              <w:spacing w:line="240" w:lineRule="atLeast"/>
              <w:ind w:right="-150"/>
              <w:rPr>
                <w:rFonts w:cs="Times New Roman"/>
                <w:szCs w:val="22"/>
                <w:lang w:bidi="th-TH"/>
              </w:rPr>
            </w:pPr>
            <w:r w:rsidRPr="005573C3">
              <w:t>-</w:t>
            </w:r>
          </w:p>
        </w:tc>
        <w:tc>
          <w:tcPr>
            <w:tcW w:w="292" w:type="dxa"/>
          </w:tcPr>
          <w:p w14:paraId="5515481A" w14:textId="77777777" w:rsidR="007862A6" w:rsidRPr="00F8039F" w:rsidRDefault="007862A6" w:rsidP="007862A6">
            <w:pPr>
              <w:tabs>
                <w:tab w:val="decimal" w:pos="1132"/>
              </w:tabs>
              <w:spacing w:line="240" w:lineRule="atLeast"/>
              <w:ind w:right="-150"/>
              <w:rPr>
                <w:rFonts w:cs="Times New Roman"/>
                <w:szCs w:val="22"/>
                <w:lang w:bidi="th-TH"/>
              </w:rPr>
            </w:pPr>
          </w:p>
        </w:tc>
        <w:tc>
          <w:tcPr>
            <w:tcW w:w="1373" w:type="dxa"/>
          </w:tcPr>
          <w:p w14:paraId="2C7BDFDE" w14:textId="55C61E51" w:rsidR="007862A6" w:rsidRPr="00F8039F" w:rsidRDefault="007862A6" w:rsidP="007862A6">
            <w:pPr>
              <w:tabs>
                <w:tab w:val="decimal" w:pos="1132"/>
              </w:tabs>
              <w:spacing w:line="240" w:lineRule="atLeast"/>
              <w:ind w:right="-150"/>
              <w:rPr>
                <w:rFonts w:cs="Times New Roman"/>
                <w:szCs w:val="22"/>
                <w:lang w:bidi="th-TH"/>
              </w:rPr>
            </w:pPr>
            <w:r w:rsidRPr="005573C3">
              <w:t>440,616</w:t>
            </w:r>
          </w:p>
        </w:tc>
        <w:tc>
          <w:tcPr>
            <w:tcW w:w="243" w:type="dxa"/>
          </w:tcPr>
          <w:p w14:paraId="274819FF" w14:textId="77777777" w:rsidR="007862A6" w:rsidRPr="00F8039F" w:rsidRDefault="007862A6" w:rsidP="007862A6">
            <w:pPr>
              <w:tabs>
                <w:tab w:val="decimal" w:pos="972"/>
              </w:tabs>
              <w:spacing w:line="240" w:lineRule="atLeast"/>
              <w:ind w:right="-150"/>
              <w:rPr>
                <w:rFonts w:cs="Times New Roman"/>
                <w:szCs w:val="22"/>
                <w:lang w:bidi="th-TH"/>
              </w:rPr>
            </w:pPr>
          </w:p>
        </w:tc>
        <w:tc>
          <w:tcPr>
            <w:tcW w:w="1334" w:type="dxa"/>
          </w:tcPr>
          <w:p w14:paraId="141A1705" w14:textId="2C85EBF5" w:rsidR="007862A6" w:rsidRPr="00F8039F" w:rsidRDefault="007862A6" w:rsidP="007862A6">
            <w:pPr>
              <w:tabs>
                <w:tab w:val="decimal" w:pos="1091"/>
              </w:tabs>
              <w:spacing w:line="240" w:lineRule="atLeast"/>
              <w:ind w:right="-150"/>
              <w:rPr>
                <w:rFonts w:cs="Times New Roman"/>
                <w:szCs w:val="22"/>
                <w:lang w:bidi="th-TH"/>
              </w:rPr>
            </w:pPr>
            <w:r w:rsidRPr="005573C3">
              <w:t>440,616</w:t>
            </w:r>
          </w:p>
        </w:tc>
      </w:tr>
      <w:tr w:rsidR="007862A6" w:rsidRPr="009C518D" w14:paraId="72B91F04" w14:textId="77777777" w:rsidTr="00AA6956">
        <w:trPr>
          <w:cantSplit/>
          <w:trHeight w:val="227"/>
        </w:trPr>
        <w:tc>
          <w:tcPr>
            <w:tcW w:w="4680" w:type="dxa"/>
            <w:vAlign w:val="bottom"/>
          </w:tcPr>
          <w:p w14:paraId="20F736C4" w14:textId="77777777" w:rsidR="007862A6" w:rsidRPr="0012708E" w:rsidRDefault="007862A6" w:rsidP="007862A6">
            <w:pPr>
              <w:spacing w:line="240" w:lineRule="atLeast"/>
              <w:ind w:left="-14" w:right="-270"/>
              <w:rPr>
                <w:rFonts w:cs="Times New Roman"/>
                <w:szCs w:val="22"/>
                <w:lang w:bidi="th-TH"/>
              </w:rPr>
            </w:pPr>
            <w:r w:rsidRPr="0012708E">
              <w:rPr>
                <w:rFonts w:cs="Times New Roman"/>
                <w:szCs w:val="22"/>
                <w:lang w:bidi="th-TH"/>
              </w:rPr>
              <w:t>Interbank and money market items, net</w:t>
            </w:r>
          </w:p>
        </w:tc>
        <w:tc>
          <w:tcPr>
            <w:tcW w:w="1287" w:type="dxa"/>
          </w:tcPr>
          <w:p w14:paraId="46FCCFD9" w14:textId="28B9EA60" w:rsidR="007862A6" w:rsidRPr="00F8039F" w:rsidRDefault="007862A6" w:rsidP="007862A6">
            <w:pPr>
              <w:tabs>
                <w:tab w:val="decimal" w:pos="1066"/>
              </w:tabs>
              <w:spacing w:line="240" w:lineRule="atLeast"/>
              <w:ind w:right="-150"/>
              <w:rPr>
                <w:rFonts w:cs="Times New Roman"/>
                <w:szCs w:val="22"/>
                <w:lang w:bidi="th-TH"/>
              </w:rPr>
            </w:pPr>
            <w:r w:rsidRPr="005573C3">
              <w:t>2,192,299</w:t>
            </w:r>
          </w:p>
        </w:tc>
        <w:tc>
          <w:tcPr>
            <w:tcW w:w="236" w:type="dxa"/>
          </w:tcPr>
          <w:p w14:paraId="6BBE9F15" w14:textId="77777777" w:rsidR="007862A6" w:rsidRPr="00F8039F" w:rsidRDefault="007862A6" w:rsidP="007862A6">
            <w:pPr>
              <w:tabs>
                <w:tab w:val="decimal" w:pos="1066"/>
              </w:tabs>
              <w:spacing w:line="240" w:lineRule="atLeast"/>
              <w:ind w:right="-150"/>
              <w:rPr>
                <w:rFonts w:cs="Times New Roman"/>
                <w:szCs w:val="22"/>
                <w:lang w:bidi="th-TH"/>
              </w:rPr>
            </w:pPr>
          </w:p>
        </w:tc>
        <w:tc>
          <w:tcPr>
            <w:tcW w:w="1330" w:type="dxa"/>
          </w:tcPr>
          <w:p w14:paraId="0AE9CE03" w14:textId="7F612C94" w:rsidR="007862A6" w:rsidRPr="00F8039F" w:rsidRDefault="007862A6" w:rsidP="007862A6">
            <w:pPr>
              <w:tabs>
                <w:tab w:val="decimal" w:pos="1094"/>
              </w:tabs>
              <w:spacing w:line="240" w:lineRule="atLeast"/>
              <w:ind w:right="-150"/>
              <w:rPr>
                <w:rFonts w:cs="Times New Roman"/>
                <w:szCs w:val="22"/>
                <w:lang w:bidi="th-TH"/>
              </w:rPr>
            </w:pPr>
            <w:r w:rsidRPr="005573C3">
              <w:t>13,402,796</w:t>
            </w:r>
          </w:p>
        </w:tc>
        <w:tc>
          <w:tcPr>
            <w:tcW w:w="236" w:type="dxa"/>
          </w:tcPr>
          <w:p w14:paraId="4690F36D" w14:textId="77777777" w:rsidR="007862A6" w:rsidRPr="00F8039F" w:rsidRDefault="007862A6" w:rsidP="007862A6">
            <w:pPr>
              <w:tabs>
                <w:tab w:val="decimal" w:pos="1066"/>
              </w:tabs>
              <w:spacing w:line="240" w:lineRule="atLeast"/>
              <w:ind w:right="-150"/>
              <w:rPr>
                <w:rFonts w:cs="Times New Roman"/>
                <w:szCs w:val="22"/>
                <w:lang w:bidi="th-TH"/>
              </w:rPr>
            </w:pPr>
          </w:p>
        </w:tc>
        <w:tc>
          <w:tcPr>
            <w:tcW w:w="1405" w:type="dxa"/>
          </w:tcPr>
          <w:p w14:paraId="41D76820" w14:textId="4DF82373" w:rsidR="007862A6" w:rsidRPr="00F8039F" w:rsidRDefault="007862A6" w:rsidP="007862A6">
            <w:pPr>
              <w:tabs>
                <w:tab w:val="decimal" w:pos="1132"/>
              </w:tabs>
              <w:spacing w:line="240" w:lineRule="atLeast"/>
              <w:ind w:right="-150"/>
              <w:rPr>
                <w:rFonts w:cs="Times New Roman"/>
                <w:szCs w:val="22"/>
                <w:lang w:bidi="th-TH"/>
              </w:rPr>
            </w:pPr>
            <w:r w:rsidRPr="005573C3">
              <w:t>-</w:t>
            </w:r>
          </w:p>
        </w:tc>
        <w:tc>
          <w:tcPr>
            <w:tcW w:w="248" w:type="dxa"/>
          </w:tcPr>
          <w:p w14:paraId="7FC2710F" w14:textId="77777777" w:rsidR="007862A6" w:rsidRPr="00F8039F" w:rsidRDefault="007862A6" w:rsidP="007862A6">
            <w:pPr>
              <w:tabs>
                <w:tab w:val="decimal" w:pos="1066"/>
              </w:tabs>
              <w:spacing w:line="240" w:lineRule="atLeast"/>
              <w:ind w:right="-150"/>
              <w:rPr>
                <w:rFonts w:cs="Times New Roman"/>
                <w:szCs w:val="22"/>
                <w:lang w:bidi="th-TH"/>
              </w:rPr>
            </w:pPr>
          </w:p>
        </w:tc>
        <w:tc>
          <w:tcPr>
            <w:tcW w:w="1399" w:type="dxa"/>
          </w:tcPr>
          <w:p w14:paraId="617839B1" w14:textId="4374CC04" w:rsidR="007862A6" w:rsidRPr="00F8039F" w:rsidRDefault="007862A6" w:rsidP="007862A6">
            <w:pPr>
              <w:tabs>
                <w:tab w:val="decimal" w:pos="1132"/>
              </w:tabs>
              <w:spacing w:line="240" w:lineRule="atLeast"/>
              <w:ind w:right="-150"/>
              <w:rPr>
                <w:rFonts w:cs="Times New Roman"/>
                <w:szCs w:val="22"/>
                <w:lang w:bidi="th-TH"/>
              </w:rPr>
            </w:pPr>
            <w:r w:rsidRPr="005573C3">
              <w:t>-</w:t>
            </w:r>
          </w:p>
        </w:tc>
        <w:tc>
          <w:tcPr>
            <w:tcW w:w="292" w:type="dxa"/>
          </w:tcPr>
          <w:p w14:paraId="5C4A3535" w14:textId="77777777" w:rsidR="007862A6" w:rsidRPr="00F8039F" w:rsidRDefault="007862A6" w:rsidP="007862A6">
            <w:pPr>
              <w:tabs>
                <w:tab w:val="decimal" w:pos="1066"/>
              </w:tabs>
              <w:spacing w:line="240" w:lineRule="atLeast"/>
              <w:ind w:right="-150"/>
              <w:rPr>
                <w:rFonts w:cs="Times New Roman"/>
                <w:szCs w:val="22"/>
                <w:lang w:bidi="th-TH"/>
              </w:rPr>
            </w:pPr>
          </w:p>
        </w:tc>
        <w:tc>
          <w:tcPr>
            <w:tcW w:w="1373" w:type="dxa"/>
          </w:tcPr>
          <w:p w14:paraId="25E82067" w14:textId="72C39C1A" w:rsidR="007862A6" w:rsidRPr="00B95516" w:rsidRDefault="007862A6" w:rsidP="007862A6">
            <w:pPr>
              <w:tabs>
                <w:tab w:val="decimal" w:pos="1132"/>
              </w:tabs>
              <w:spacing w:line="240" w:lineRule="atLeast"/>
              <w:ind w:right="-150"/>
              <w:rPr>
                <w:rFonts w:cs="Times New Roman"/>
                <w:szCs w:val="22"/>
                <w:lang w:bidi="th-TH"/>
              </w:rPr>
            </w:pPr>
            <w:r w:rsidRPr="005573C3">
              <w:t>-</w:t>
            </w:r>
          </w:p>
        </w:tc>
        <w:tc>
          <w:tcPr>
            <w:tcW w:w="243" w:type="dxa"/>
          </w:tcPr>
          <w:p w14:paraId="552FC358" w14:textId="77777777" w:rsidR="007862A6" w:rsidRPr="00F8039F" w:rsidRDefault="007862A6" w:rsidP="007862A6">
            <w:pPr>
              <w:tabs>
                <w:tab w:val="decimal" w:pos="1066"/>
              </w:tabs>
              <w:spacing w:line="240" w:lineRule="atLeast"/>
              <w:ind w:right="-150"/>
              <w:rPr>
                <w:rFonts w:cs="Times New Roman"/>
                <w:szCs w:val="22"/>
                <w:lang w:bidi="th-TH"/>
              </w:rPr>
            </w:pPr>
          </w:p>
        </w:tc>
        <w:tc>
          <w:tcPr>
            <w:tcW w:w="1334" w:type="dxa"/>
          </w:tcPr>
          <w:p w14:paraId="2465DC17" w14:textId="55488BCD" w:rsidR="007862A6" w:rsidRPr="009C518D" w:rsidRDefault="007862A6" w:rsidP="007862A6">
            <w:pPr>
              <w:tabs>
                <w:tab w:val="decimal" w:pos="1091"/>
              </w:tabs>
              <w:spacing w:line="240" w:lineRule="atLeast"/>
              <w:ind w:right="-150"/>
              <w:rPr>
                <w:rFonts w:cs="Times New Roman"/>
                <w:szCs w:val="22"/>
                <w:cs/>
                <w:lang w:bidi="th-TH"/>
              </w:rPr>
            </w:pPr>
            <w:r w:rsidRPr="005573C3">
              <w:t>15,595,095</w:t>
            </w:r>
          </w:p>
        </w:tc>
      </w:tr>
      <w:tr w:rsidR="007862A6" w:rsidRPr="0012708E" w14:paraId="40D0A91D" w14:textId="77777777" w:rsidTr="00AA6956">
        <w:trPr>
          <w:cantSplit/>
        </w:trPr>
        <w:tc>
          <w:tcPr>
            <w:tcW w:w="4680" w:type="dxa"/>
          </w:tcPr>
          <w:p w14:paraId="55EAFD17" w14:textId="29E135CC" w:rsidR="007862A6" w:rsidRPr="0012708E" w:rsidRDefault="007862A6" w:rsidP="007862A6">
            <w:pPr>
              <w:spacing w:line="240" w:lineRule="atLeast"/>
              <w:ind w:left="-14" w:right="-270"/>
              <w:rPr>
                <w:rFonts w:cs="Times New Roman"/>
                <w:szCs w:val="22"/>
                <w:lang w:bidi="th-TH"/>
              </w:rPr>
            </w:pPr>
            <w:r w:rsidRPr="00EA52DF">
              <w:rPr>
                <w:rFonts w:cs="Times New Roman"/>
                <w:szCs w:val="22"/>
                <w:lang w:bidi="th-TH"/>
              </w:rPr>
              <w:t>Financial assets measured at FVTPL</w:t>
            </w:r>
          </w:p>
        </w:tc>
        <w:tc>
          <w:tcPr>
            <w:tcW w:w="1287" w:type="dxa"/>
          </w:tcPr>
          <w:p w14:paraId="32FC4874" w14:textId="79FC5E47" w:rsidR="007862A6" w:rsidRPr="00F8039F" w:rsidRDefault="007862A6" w:rsidP="007862A6">
            <w:pPr>
              <w:tabs>
                <w:tab w:val="decimal" w:pos="1066"/>
              </w:tabs>
              <w:spacing w:line="240" w:lineRule="atLeast"/>
              <w:ind w:right="-150"/>
              <w:rPr>
                <w:rFonts w:cs="Times New Roman"/>
                <w:szCs w:val="22"/>
                <w:lang w:bidi="th-TH"/>
              </w:rPr>
            </w:pPr>
            <w:r w:rsidRPr="001507DD">
              <w:t>-</w:t>
            </w:r>
          </w:p>
        </w:tc>
        <w:tc>
          <w:tcPr>
            <w:tcW w:w="236" w:type="dxa"/>
          </w:tcPr>
          <w:p w14:paraId="13744F9A" w14:textId="77777777" w:rsidR="007862A6" w:rsidRPr="00F8039F" w:rsidRDefault="007862A6" w:rsidP="007862A6">
            <w:pPr>
              <w:tabs>
                <w:tab w:val="decimal" w:pos="1132"/>
              </w:tabs>
              <w:spacing w:line="240" w:lineRule="atLeast"/>
              <w:ind w:right="-150"/>
              <w:rPr>
                <w:rFonts w:cs="Times New Roman"/>
                <w:szCs w:val="22"/>
                <w:rtl/>
                <w:cs/>
              </w:rPr>
            </w:pPr>
          </w:p>
        </w:tc>
        <w:tc>
          <w:tcPr>
            <w:tcW w:w="1330" w:type="dxa"/>
          </w:tcPr>
          <w:p w14:paraId="701E8908" w14:textId="61B9D2FC" w:rsidR="007862A6" w:rsidRPr="009C518D" w:rsidRDefault="007862A6" w:rsidP="007862A6">
            <w:pPr>
              <w:tabs>
                <w:tab w:val="decimal" w:pos="1094"/>
              </w:tabs>
              <w:spacing w:line="240" w:lineRule="atLeast"/>
              <w:ind w:right="-150"/>
              <w:rPr>
                <w:rFonts w:cs="Times New Roman"/>
                <w:szCs w:val="22"/>
                <w:lang w:bidi="th-TH"/>
              </w:rPr>
            </w:pPr>
            <w:r w:rsidRPr="001507DD">
              <w:t>-</w:t>
            </w:r>
          </w:p>
        </w:tc>
        <w:tc>
          <w:tcPr>
            <w:tcW w:w="236" w:type="dxa"/>
          </w:tcPr>
          <w:p w14:paraId="5E7BD9B0" w14:textId="77777777" w:rsidR="007862A6" w:rsidRPr="00F8039F" w:rsidRDefault="007862A6" w:rsidP="007862A6">
            <w:pPr>
              <w:tabs>
                <w:tab w:val="decimal" w:pos="1132"/>
              </w:tabs>
              <w:spacing w:line="240" w:lineRule="atLeast"/>
              <w:ind w:right="-150"/>
              <w:rPr>
                <w:rFonts w:cs="Times New Roman"/>
                <w:szCs w:val="22"/>
                <w:rtl/>
                <w:cs/>
              </w:rPr>
            </w:pPr>
          </w:p>
        </w:tc>
        <w:tc>
          <w:tcPr>
            <w:tcW w:w="1405" w:type="dxa"/>
          </w:tcPr>
          <w:p w14:paraId="505B106D" w14:textId="30DFFDDE" w:rsidR="007862A6" w:rsidRPr="00F8039F" w:rsidRDefault="007862A6" w:rsidP="007862A6">
            <w:pPr>
              <w:tabs>
                <w:tab w:val="decimal" w:pos="1132"/>
              </w:tabs>
              <w:spacing w:line="240" w:lineRule="atLeast"/>
              <w:ind w:right="-150"/>
              <w:rPr>
                <w:rFonts w:cs="Times New Roman"/>
                <w:szCs w:val="22"/>
                <w:lang w:bidi="th-TH"/>
              </w:rPr>
            </w:pPr>
            <w:r w:rsidRPr="001507DD">
              <w:t>-</w:t>
            </w:r>
          </w:p>
        </w:tc>
        <w:tc>
          <w:tcPr>
            <w:tcW w:w="248" w:type="dxa"/>
          </w:tcPr>
          <w:p w14:paraId="5091F71E" w14:textId="77777777" w:rsidR="007862A6" w:rsidRPr="00F8039F" w:rsidRDefault="007862A6" w:rsidP="007862A6">
            <w:pPr>
              <w:tabs>
                <w:tab w:val="decimal" w:pos="1132"/>
              </w:tabs>
              <w:spacing w:line="240" w:lineRule="atLeast"/>
              <w:ind w:right="-150"/>
              <w:rPr>
                <w:rFonts w:cs="Times New Roman"/>
                <w:szCs w:val="22"/>
                <w:rtl/>
                <w:cs/>
              </w:rPr>
            </w:pPr>
          </w:p>
        </w:tc>
        <w:tc>
          <w:tcPr>
            <w:tcW w:w="1399" w:type="dxa"/>
          </w:tcPr>
          <w:p w14:paraId="0AC22BB8" w14:textId="1C1AEBD7" w:rsidR="007862A6" w:rsidRPr="00F8039F" w:rsidRDefault="007862A6" w:rsidP="007862A6">
            <w:pPr>
              <w:tabs>
                <w:tab w:val="decimal" w:pos="1132"/>
              </w:tabs>
              <w:spacing w:line="240" w:lineRule="atLeast"/>
              <w:ind w:right="-150"/>
              <w:rPr>
                <w:rFonts w:cs="Times New Roman"/>
                <w:szCs w:val="22"/>
                <w:lang w:bidi="th-TH"/>
              </w:rPr>
            </w:pPr>
            <w:r w:rsidRPr="001507DD">
              <w:t>-</w:t>
            </w:r>
          </w:p>
        </w:tc>
        <w:tc>
          <w:tcPr>
            <w:tcW w:w="292" w:type="dxa"/>
          </w:tcPr>
          <w:p w14:paraId="5613E1F2" w14:textId="77777777" w:rsidR="007862A6" w:rsidRPr="00F8039F" w:rsidRDefault="007862A6" w:rsidP="007862A6">
            <w:pPr>
              <w:tabs>
                <w:tab w:val="decimal" w:pos="1132"/>
              </w:tabs>
              <w:spacing w:line="240" w:lineRule="atLeast"/>
              <w:ind w:right="-150"/>
              <w:rPr>
                <w:rFonts w:cs="Times New Roman"/>
                <w:szCs w:val="22"/>
                <w:lang w:bidi="th-TH"/>
              </w:rPr>
            </w:pPr>
          </w:p>
        </w:tc>
        <w:tc>
          <w:tcPr>
            <w:tcW w:w="1373" w:type="dxa"/>
          </w:tcPr>
          <w:p w14:paraId="53CFF248" w14:textId="4FD667CD" w:rsidR="007862A6" w:rsidRPr="00F8039F" w:rsidRDefault="007862A6" w:rsidP="007862A6">
            <w:pPr>
              <w:tabs>
                <w:tab w:val="decimal" w:pos="1132"/>
              </w:tabs>
              <w:spacing w:line="240" w:lineRule="atLeast"/>
              <w:ind w:right="-150"/>
              <w:rPr>
                <w:rFonts w:cs="Times New Roman"/>
                <w:szCs w:val="22"/>
                <w:lang w:bidi="th-TH"/>
              </w:rPr>
            </w:pPr>
            <w:r w:rsidRPr="001507DD">
              <w:t>20,457</w:t>
            </w:r>
          </w:p>
        </w:tc>
        <w:tc>
          <w:tcPr>
            <w:tcW w:w="243" w:type="dxa"/>
          </w:tcPr>
          <w:p w14:paraId="6B8E872D" w14:textId="77777777" w:rsidR="007862A6" w:rsidRPr="00F8039F" w:rsidRDefault="007862A6" w:rsidP="007862A6">
            <w:pPr>
              <w:tabs>
                <w:tab w:val="decimal" w:pos="972"/>
              </w:tabs>
              <w:spacing w:line="240" w:lineRule="atLeast"/>
              <w:ind w:right="-150"/>
              <w:rPr>
                <w:rFonts w:cs="Times New Roman"/>
                <w:szCs w:val="22"/>
                <w:lang w:bidi="th-TH"/>
              </w:rPr>
            </w:pPr>
          </w:p>
        </w:tc>
        <w:tc>
          <w:tcPr>
            <w:tcW w:w="1334" w:type="dxa"/>
          </w:tcPr>
          <w:p w14:paraId="55E4AD14" w14:textId="6F59155C" w:rsidR="007862A6" w:rsidRPr="00380C17" w:rsidRDefault="007862A6" w:rsidP="007862A6">
            <w:pPr>
              <w:tabs>
                <w:tab w:val="decimal" w:pos="1091"/>
              </w:tabs>
              <w:spacing w:line="240" w:lineRule="atLeast"/>
              <w:ind w:right="-150"/>
              <w:rPr>
                <w:rFonts w:cstheme="minorBidi"/>
                <w:szCs w:val="22"/>
                <w:lang w:bidi="th-TH"/>
              </w:rPr>
            </w:pPr>
            <w:r w:rsidRPr="001507DD">
              <w:t>20,457</w:t>
            </w:r>
          </w:p>
        </w:tc>
      </w:tr>
      <w:tr w:rsidR="007862A6" w:rsidRPr="0012708E" w14:paraId="7EB4F667" w14:textId="77777777" w:rsidTr="00F3534A">
        <w:trPr>
          <w:cantSplit/>
        </w:trPr>
        <w:tc>
          <w:tcPr>
            <w:tcW w:w="4680" w:type="dxa"/>
          </w:tcPr>
          <w:p w14:paraId="42E7D34A" w14:textId="77777777" w:rsidR="007862A6" w:rsidRPr="0012708E" w:rsidRDefault="007862A6" w:rsidP="007862A6">
            <w:pPr>
              <w:spacing w:line="240" w:lineRule="atLeast"/>
              <w:ind w:left="-14"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287" w:type="dxa"/>
          </w:tcPr>
          <w:p w14:paraId="52A19B05" w14:textId="1BDDF95A" w:rsidR="007862A6" w:rsidRPr="00F8039F" w:rsidRDefault="007862A6" w:rsidP="007862A6">
            <w:pPr>
              <w:tabs>
                <w:tab w:val="decimal" w:pos="1066"/>
              </w:tabs>
              <w:spacing w:line="240" w:lineRule="atLeast"/>
              <w:ind w:right="-150"/>
              <w:rPr>
                <w:rFonts w:cs="Times New Roman"/>
                <w:szCs w:val="22"/>
                <w:lang w:bidi="th-TH"/>
              </w:rPr>
            </w:pPr>
            <w:r w:rsidRPr="00383E9C">
              <w:t>-</w:t>
            </w:r>
          </w:p>
        </w:tc>
        <w:tc>
          <w:tcPr>
            <w:tcW w:w="236" w:type="dxa"/>
          </w:tcPr>
          <w:p w14:paraId="1CC4E031" w14:textId="77777777" w:rsidR="007862A6" w:rsidRPr="00F8039F" w:rsidRDefault="007862A6" w:rsidP="007862A6">
            <w:pPr>
              <w:tabs>
                <w:tab w:val="decimal" w:pos="1132"/>
              </w:tabs>
              <w:spacing w:line="240" w:lineRule="atLeast"/>
              <w:ind w:right="-150"/>
              <w:rPr>
                <w:rFonts w:cs="Times New Roman"/>
                <w:szCs w:val="22"/>
                <w:rtl/>
                <w:cs/>
              </w:rPr>
            </w:pPr>
          </w:p>
        </w:tc>
        <w:tc>
          <w:tcPr>
            <w:tcW w:w="1330" w:type="dxa"/>
          </w:tcPr>
          <w:p w14:paraId="47D97551" w14:textId="2DB3C2C5" w:rsidR="007862A6" w:rsidRPr="00F8039F" w:rsidRDefault="007862A6" w:rsidP="007862A6">
            <w:pPr>
              <w:tabs>
                <w:tab w:val="decimal" w:pos="1094"/>
              </w:tabs>
              <w:spacing w:line="240" w:lineRule="atLeast"/>
              <w:ind w:right="-150"/>
              <w:rPr>
                <w:rFonts w:cs="Times New Roman"/>
                <w:szCs w:val="22"/>
                <w:lang w:bidi="th-TH"/>
              </w:rPr>
            </w:pPr>
            <w:r w:rsidRPr="00383E9C">
              <w:t>2,518,265</w:t>
            </w:r>
          </w:p>
        </w:tc>
        <w:tc>
          <w:tcPr>
            <w:tcW w:w="236" w:type="dxa"/>
          </w:tcPr>
          <w:p w14:paraId="7C768322" w14:textId="77777777" w:rsidR="007862A6" w:rsidRPr="00F8039F" w:rsidRDefault="007862A6" w:rsidP="007862A6">
            <w:pPr>
              <w:tabs>
                <w:tab w:val="decimal" w:pos="1132"/>
              </w:tabs>
              <w:spacing w:line="240" w:lineRule="atLeast"/>
              <w:ind w:right="-150"/>
              <w:rPr>
                <w:rFonts w:cs="Times New Roman"/>
                <w:szCs w:val="22"/>
                <w:rtl/>
                <w:cs/>
              </w:rPr>
            </w:pPr>
          </w:p>
        </w:tc>
        <w:tc>
          <w:tcPr>
            <w:tcW w:w="1405" w:type="dxa"/>
          </w:tcPr>
          <w:p w14:paraId="69919FF7" w14:textId="6443C792" w:rsidR="007862A6" w:rsidRPr="00F8039F" w:rsidRDefault="007862A6" w:rsidP="007862A6">
            <w:pPr>
              <w:tabs>
                <w:tab w:val="decimal" w:pos="1132"/>
              </w:tabs>
              <w:spacing w:line="240" w:lineRule="atLeast"/>
              <w:ind w:right="-150"/>
              <w:rPr>
                <w:rFonts w:cs="Times New Roman"/>
                <w:szCs w:val="22"/>
                <w:lang w:bidi="th-TH"/>
              </w:rPr>
            </w:pPr>
            <w:r w:rsidRPr="00383E9C">
              <w:t>231,732</w:t>
            </w:r>
          </w:p>
        </w:tc>
        <w:tc>
          <w:tcPr>
            <w:tcW w:w="248" w:type="dxa"/>
          </w:tcPr>
          <w:p w14:paraId="12B2C73C" w14:textId="77777777" w:rsidR="007862A6" w:rsidRPr="00F8039F" w:rsidRDefault="007862A6" w:rsidP="007862A6">
            <w:pPr>
              <w:tabs>
                <w:tab w:val="decimal" w:pos="1132"/>
              </w:tabs>
              <w:spacing w:line="240" w:lineRule="atLeast"/>
              <w:ind w:right="-150"/>
              <w:rPr>
                <w:rFonts w:cs="Times New Roman"/>
                <w:szCs w:val="22"/>
                <w:rtl/>
                <w:cs/>
              </w:rPr>
            </w:pPr>
          </w:p>
        </w:tc>
        <w:tc>
          <w:tcPr>
            <w:tcW w:w="1399" w:type="dxa"/>
          </w:tcPr>
          <w:p w14:paraId="6F920FFA" w14:textId="174C1B3C" w:rsidR="007862A6" w:rsidRPr="00F8039F" w:rsidRDefault="007862A6" w:rsidP="007862A6">
            <w:pPr>
              <w:tabs>
                <w:tab w:val="decimal" w:pos="1132"/>
              </w:tabs>
              <w:spacing w:line="240" w:lineRule="atLeast"/>
              <w:ind w:right="-150"/>
              <w:rPr>
                <w:rFonts w:cs="Times New Roman"/>
                <w:szCs w:val="22"/>
                <w:lang w:bidi="th-TH"/>
              </w:rPr>
            </w:pPr>
            <w:r w:rsidRPr="00383E9C">
              <w:t>-</w:t>
            </w:r>
          </w:p>
        </w:tc>
        <w:tc>
          <w:tcPr>
            <w:tcW w:w="292" w:type="dxa"/>
          </w:tcPr>
          <w:p w14:paraId="517BD917" w14:textId="77777777" w:rsidR="007862A6" w:rsidRPr="00F8039F" w:rsidRDefault="007862A6" w:rsidP="007862A6">
            <w:pPr>
              <w:tabs>
                <w:tab w:val="decimal" w:pos="1132"/>
              </w:tabs>
              <w:spacing w:line="240" w:lineRule="atLeast"/>
              <w:ind w:right="-150"/>
              <w:rPr>
                <w:rFonts w:cs="Times New Roman"/>
                <w:szCs w:val="22"/>
                <w:lang w:bidi="th-TH"/>
              </w:rPr>
            </w:pPr>
          </w:p>
        </w:tc>
        <w:tc>
          <w:tcPr>
            <w:tcW w:w="1373" w:type="dxa"/>
          </w:tcPr>
          <w:p w14:paraId="17441728" w14:textId="5DBD958D" w:rsidR="007862A6" w:rsidRPr="00F8039F" w:rsidRDefault="007862A6" w:rsidP="007862A6">
            <w:pPr>
              <w:tabs>
                <w:tab w:val="decimal" w:pos="1132"/>
              </w:tabs>
              <w:spacing w:line="240" w:lineRule="atLeast"/>
              <w:ind w:right="-150"/>
              <w:rPr>
                <w:rFonts w:cs="Times New Roman"/>
                <w:szCs w:val="22"/>
                <w:lang w:bidi="th-TH"/>
              </w:rPr>
            </w:pPr>
            <w:r w:rsidRPr="00383E9C">
              <w:t>2,483</w:t>
            </w:r>
          </w:p>
        </w:tc>
        <w:tc>
          <w:tcPr>
            <w:tcW w:w="243" w:type="dxa"/>
          </w:tcPr>
          <w:p w14:paraId="2A391E2B" w14:textId="77777777" w:rsidR="007862A6" w:rsidRPr="00F8039F" w:rsidRDefault="007862A6" w:rsidP="007862A6">
            <w:pPr>
              <w:tabs>
                <w:tab w:val="decimal" w:pos="972"/>
              </w:tabs>
              <w:spacing w:line="240" w:lineRule="atLeast"/>
              <w:ind w:right="-150"/>
              <w:rPr>
                <w:rFonts w:cs="Times New Roman"/>
                <w:szCs w:val="22"/>
                <w:lang w:bidi="th-TH"/>
              </w:rPr>
            </w:pPr>
          </w:p>
        </w:tc>
        <w:tc>
          <w:tcPr>
            <w:tcW w:w="1334" w:type="dxa"/>
          </w:tcPr>
          <w:p w14:paraId="6C4719C8" w14:textId="4D1F2A5F" w:rsidR="007862A6" w:rsidRPr="00F8039F" w:rsidRDefault="007862A6" w:rsidP="007862A6">
            <w:pPr>
              <w:tabs>
                <w:tab w:val="decimal" w:pos="1091"/>
              </w:tabs>
              <w:spacing w:line="240" w:lineRule="atLeast"/>
              <w:ind w:right="-150"/>
              <w:rPr>
                <w:rFonts w:cs="Times New Roman"/>
                <w:szCs w:val="22"/>
                <w:lang w:bidi="th-TH"/>
              </w:rPr>
            </w:pPr>
            <w:r w:rsidRPr="00383E9C">
              <w:t>2,752,480</w:t>
            </w:r>
          </w:p>
        </w:tc>
      </w:tr>
      <w:tr w:rsidR="007862A6" w:rsidRPr="0012708E" w14:paraId="30C803A8" w14:textId="77777777" w:rsidTr="002247BB">
        <w:trPr>
          <w:cantSplit/>
        </w:trPr>
        <w:tc>
          <w:tcPr>
            <w:tcW w:w="4680" w:type="dxa"/>
          </w:tcPr>
          <w:p w14:paraId="7F5DCB38" w14:textId="22E746F6" w:rsidR="007862A6" w:rsidRPr="0012708E" w:rsidRDefault="007862A6" w:rsidP="007862A6">
            <w:pPr>
              <w:spacing w:line="240" w:lineRule="atLeast"/>
              <w:ind w:left="-14" w:right="-270"/>
              <w:rPr>
                <w:rFonts w:cs="Times New Roman"/>
                <w:szCs w:val="22"/>
                <w:cs/>
                <w:lang w:bidi="th-TH"/>
              </w:rPr>
            </w:pPr>
            <w:r w:rsidRPr="0012708E">
              <w:rPr>
                <w:rFonts w:cs="Times New Roman"/>
                <w:szCs w:val="22"/>
                <w:lang w:bidi="th-TH"/>
              </w:rPr>
              <w:t xml:space="preserve">Loans to customers </w:t>
            </w:r>
            <w:r w:rsidRPr="0012708E">
              <w:rPr>
                <w:rFonts w:cs="Times New Roman"/>
                <w:szCs w:val="22"/>
                <w:vertAlign w:val="superscript"/>
              </w:rPr>
              <w:t>(1), (2)</w:t>
            </w:r>
          </w:p>
        </w:tc>
        <w:tc>
          <w:tcPr>
            <w:tcW w:w="1287" w:type="dxa"/>
          </w:tcPr>
          <w:p w14:paraId="4C4A22A6" w14:textId="3FA96AC9" w:rsidR="007862A6" w:rsidRPr="00F8039F" w:rsidRDefault="007862A6" w:rsidP="007862A6">
            <w:pPr>
              <w:tabs>
                <w:tab w:val="decimal" w:pos="1066"/>
              </w:tabs>
              <w:spacing w:line="240" w:lineRule="atLeast"/>
              <w:ind w:right="-150"/>
              <w:rPr>
                <w:rFonts w:cs="Times New Roman"/>
                <w:szCs w:val="22"/>
              </w:rPr>
            </w:pPr>
            <w:r w:rsidRPr="00383E9C">
              <w:t>687,060</w:t>
            </w:r>
          </w:p>
        </w:tc>
        <w:tc>
          <w:tcPr>
            <w:tcW w:w="236" w:type="dxa"/>
          </w:tcPr>
          <w:p w14:paraId="53200528" w14:textId="77777777" w:rsidR="007862A6" w:rsidRPr="00F8039F" w:rsidRDefault="007862A6" w:rsidP="007862A6">
            <w:pPr>
              <w:tabs>
                <w:tab w:val="decimal" w:pos="1132"/>
              </w:tabs>
              <w:spacing w:line="240" w:lineRule="atLeast"/>
              <w:ind w:right="-150"/>
              <w:rPr>
                <w:rFonts w:cs="Times New Roman"/>
                <w:szCs w:val="22"/>
              </w:rPr>
            </w:pPr>
          </w:p>
        </w:tc>
        <w:tc>
          <w:tcPr>
            <w:tcW w:w="1330" w:type="dxa"/>
          </w:tcPr>
          <w:p w14:paraId="0E72BAFB" w14:textId="6172668D" w:rsidR="007862A6" w:rsidRPr="00F8039F" w:rsidRDefault="007862A6" w:rsidP="007862A6">
            <w:pPr>
              <w:tabs>
                <w:tab w:val="decimal" w:pos="1094"/>
              </w:tabs>
              <w:spacing w:line="240" w:lineRule="atLeast"/>
              <w:ind w:right="-150"/>
              <w:rPr>
                <w:rFonts w:cs="Times New Roman"/>
                <w:szCs w:val="22"/>
                <w:lang w:bidi="th-TH"/>
              </w:rPr>
            </w:pPr>
            <w:r w:rsidRPr="00383E9C">
              <w:t>44,945,176</w:t>
            </w:r>
          </w:p>
        </w:tc>
        <w:tc>
          <w:tcPr>
            <w:tcW w:w="236" w:type="dxa"/>
          </w:tcPr>
          <w:p w14:paraId="627BF4CA" w14:textId="77777777" w:rsidR="007862A6" w:rsidRPr="00F8039F" w:rsidRDefault="007862A6" w:rsidP="007862A6">
            <w:pPr>
              <w:tabs>
                <w:tab w:val="decimal" w:pos="1132"/>
              </w:tabs>
              <w:spacing w:line="240" w:lineRule="atLeast"/>
              <w:ind w:right="-150"/>
              <w:rPr>
                <w:rFonts w:cs="Times New Roman"/>
                <w:szCs w:val="22"/>
                <w:lang w:bidi="th-TH"/>
              </w:rPr>
            </w:pPr>
          </w:p>
        </w:tc>
        <w:tc>
          <w:tcPr>
            <w:tcW w:w="1405" w:type="dxa"/>
          </w:tcPr>
          <w:p w14:paraId="486ADFC5" w14:textId="7CD51EA3" w:rsidR="007862A6" w:rsidRPr="00F8039F" w:rsidRDefault="007862A6" w:rsidP="007862A6">
            <w:pPr>
              <w:tabs>
                <w:tab w:val="decimal" w:pos="1132"/>
              </w:tabs>
              <w:spacing w:line="240" w:lineRule="atLeast"/>
              <w:ind w:right="-150"/>
              <w:rPr>
                <w:rFonts w:cs="Times New Roman"/>
                <w:szCs w:val="22"/>
                <w:lang w:bidi="th-TH"/>
              </w:rPr>
            </w:pPr>
            <w:r w:rsidRPr="00383E9C">
              <w:t>69,122,454</w:t>
            </w:r>
          </w:p>
        </w:tc>
        <w:tc>
          <w:tcPr>
            <w:tcW w:w="248" w:type="dxa"/>
          </w:tcPr>
          <w:p w14:paraId="4717621B" w14:textId="77777777" w:rsidR="007862A6" w:rsidRPr="00F8039F" w:rsidRDefault="007862A6" w:rsidP="007862A6">
            <w:pPr>
              <w:tabs>
                <w:tab w:val="decimal" w:pos="1132"/>
              </w:tabs>
              <w:spacing w:line="240" w:lineRule="atLeast"/>
              <w:ind w:right="-150"/>
              <w:rPr>
                <w:rFonts w:cs="Times New Roman"/>
                <w:szCs w:val="22"/>
                <w:lang w:bidi="th-TH"/>
              </w:rPr>
            </w:pPr>
          </w:p>
        </w:tc>
        <w:tc>
          <w:tcPr>
            <w:tcW w:w="1399" w:type="dxa"/>
          </w:tcPr>
          <w:p w14:paraId="671B81F8" w14:textId="1705573E" w:rsidR="007862A6" w:rsidRPr="00380C17" w:rsidRDefault="007862A6" w:rsidP="007862A6">
            <w:pPr>
              <w:tabs>
                <w:tab w:val="decimal" w:pos="1132"/>
              </w:tabs>
              <w:spacing w:line="240" w:lineRule="atLeast"/>
              <w:ind w:right="-150"/>
              <w:rPr>
                <w:rFonts w:cs="Times New Roman"/>
                <w:szCs w:val="22"/>
                <w:lang w:bidi="th-TH"/>
              </w:rPr>
            </w:pPr>
            <w:r w:rsidRPr="00383E9C">
              <w:t>49,578,793</w:t>
            </w:r>
          </w:p>
        </w:tc>
        <w:tc>
          <w:tcPr>
            <w:tcW w:w="292" w:type="dxa"/>
          </w:tcPr>
          <w:p w14:paraId="2555F0F8" w14:textId="77777777" w:rsidR="007862A6" w:rsidRPr="00F8039F" w:rsidRDefault="007862A6" w:rsidP="007862A6">
            <w:pPr>
              <w:tabs>
                <w:tab w:val="decimal" w:pos="1132"/>
              </w:tabs>
              <w:spacing w:line="240" w:lineRule="atLeast"/>
              <w:ind w:right="-150"/>
              <w:rPr>
                <w:rFonts w:cs="Times New Roman"/>
                <w:szCs w:val="22"/>
                <w:lang w:bidi="th-TH"/>
              </w:rPr>
            </w:pPr>
          </w:p>
        </w:tc>
        <w:tc>
          <w:tcPr>
            <w:tcW w:w="1373" w:type="dxa"/>
          </w:tcPr>
          <w:p w14:paraId="6D0A26D1" w14:textId="42F09B19" w:rsidR="007862A6" w:rsidRPr="00380C17" w:rsidRDefault="007862A6" w:rsidP="007862A6">
            <w:pPr>
              <w:tabs>
                <w:tab w:val="decimal" w:pos="1132"/>
              </w:tabs>
              <w:spacing w:line="240" w:lineRule="atLeast"/>
              <w:ind w:right="-150"/>
              <w:rPr>
                <w:rFonts w:cs="Times New Roman"/>
                <w:szCs w:val="22"/>
                <w:cs/>
                <w:lang w:bidi="th-TH"/>
              </w:rPr>
            </w:pPr>
            <w:r w:rsidRPr="00383E9C">
              <w:t>7,328,296</w:t>
            </w:r>
          </w:p>
        </w:tc>
        <w:tc>
          <w:tcPr>
            <w:tcW w:w="243" w:type="dxa"/>
          </w:tcPr>
          <w:p w14:paraId="39802021" w14:textId="77777777" w:rsidR="007862A6" w:rsidRPr="00F8039F" w:rsidRDefault="007862A6" w:rsidP="007862A6">
            <w:pPr>
              <w:tabs>
                <w:tab w:val="decimal" w:pos="972"/>
              </w:tabs>
              <w:spacing w:line="240" w:lineRule="atLeast"/>
              <w:ind w:right="-150"/>
              <w:rPr>
                <w:rFonts w:cs="Times New Roman"/>
                <w:szCs w:val="22"/>
                <w:lang w:bidi="th-TH"/>
              </w:rPr>
            </w:pPr>
          </w:p>
        </w:tc>
        <w:tc>
          <w:tcPr>
            <w:tcW w:w="1334" w:type="dxa"/>
          </w:tcPr>
          <w:p w14:paraId="035D63BD" w14:textId="237AE30E" w:rsidR="007862A6" w:rsidRPr="00F8039F" w:rsidRDefault="007862A6" w:rsidP="007862A6">
            <w:pPr>
              <w:tabs>
                <w:tab w:val="decimal" w:pos="1091"/>
              </w:tabs>
              <w:spacing w:line="240" w:lineRule="atLeast"/>
              <w:ind w:right="-150"/>
              <w:rPr>
                <w:rFonts w:cs="Times New Roman"/>
                <w:szCs w:val="22"/>
                <w:lang w:bidi="th-TH"/>
              </w:rPr>
            </w:pPr>
            <w:r w:rsidRPr="00383E9C">
              <w:t>171,661,779</w:t>
            </w:r>
          </w:p>
        </w:tc>
      </w:tr>
      <w:tr w:rsidR="007862A6" w:rsidRPr="0012708E" w14:paraId="723482A9" w14:textId="77777777" w:rsidTr="00AA6956">
        <w:trPr>
          <w:cantSplit/>
        </w:trPr>
        <w:tc>
          <w:tcPr>
            <w:tcW w:w="4680" w:type="dxa"/>
          </w:tcPr>
          <w:p w14:paraId="04410E24" w14:textId="77777777" w:rsidR="007862A6" w:rsidRPr="0012708E" w:rsidRDefault="007862A6" w:rsidP="007862A6">
            <w:pPr>
              <w:spacing w:line="240" w:lineRule="atLeast"/>
              <w:ind w:left="-14" w:right="-270"/>
              <w:rPr>
                <w:rFonts w:cs="Times New Roman"/>
                <w:szCs w:val="22"/>
                <w:lang w:bidi="th-TH"/>
              </w:rPr>
            </w:pPr>
            <w:r w:rsidRPr="0012708E">
              <w:rPr>
                <w:rFonts w:cs="Times New Roman"/>
                <w:szCs w:val="22"/>
                <w:lang w:bidi="th-TH"/>
              </w:rPr>
              <w:t>Other financial assets, net</w:t>
            </w:r>
          </w:p>
        </w:tc>
        <w:tc>
          <w:tcPr>
            <w:tcW w:w="1287" w:type="dxa"/>
          </w:tcPr>
          <w:p w14:paraId="4EC820D7" w14:textId="3C6542D0" w:rsidR="007862A6" w:rsidRPr="00F8039F" w:rsidRDefault="007862A6" w:rsidP="007862A6">
            <w:pPr>
              <w:tabs>
                <w:tab w:val="decimal" w:pos="1066"/>
              </w:tabs>
              <w:spacing w:line="240" w:lineRule="atLeast"/>
              <w:ind w:right="-150"/>
              <w:rPr>
                <w:rFonts w:cs="Times New Roman"/>
                <w:szCs w:val="22"/>
              </w:rPr>
            </w:pPr>
            <w:r w:rsidRPr="00383E9C">
              <w:t>-</w:t>
            </w:r>
          </w:p>
        </w:tc>
        <w:tc>
          <w:tcPr>
            <w:tcW w:w="236" w:type="dxa"/>
          </w:tcPr>
          <w:p w14:paraId="6EA0C6EC" w14:textId="77777777" w:rsidR="007862A6" w:rsidRPr="00F8039F" w:rsidRDefault="007862A6" w:rsidP="007862A6">
            <w:pPr>
              <w:tabs>
                <w:tab w:val="decimal" w:pos="1132"/>
              </w:tabs>
              <w:spacing w:line="240" w:lineRule="atLeast"/>
              <w:ind w:right="-150"/>
              <w:rPr>
                <w:rFonts w:cs="Times New Roman"/>
                <w:szCs w:val="22"/>
              </w:rPr>
            </w:pPr>
          </w:p>
        </w:tc>
        <w:tc>
          <w:tcPr>
            <w:tcW w:w="1330" w:type="dxa"/>
          </w:tcPr>
          <w:p w14:paraId="28FC3E60" w14:textId="3E0E53EC" w:rsidR="007862A6" w:rsidRPr="00380C17" w:rsidRDefault="007862A6" w:rsidP="007862A6">
            <w:pPr>
              <w:tabs>
                <w:tab w:val="decimal" w:pos="1094"/>
              </w:tabs>
              <w:spacing w:line="240" w:lineRule="atLeast"/>
              <w:ind w:right="-150"/>
              <w:rPr>
                <w:rFonts w:cs="Times New Roman"/>
                <w:szCs w:val="22"/>
              </w:rPr>
            </w:pPr>
            <w:r w:rsidRPr="00383E9C">
              <w:t>1,436,74</w:t>
            </w:r>
            <w:r w:rsidR="009C16E3">
              <w:t>6</w:t>
            </w:r>
          </w:p>
        </w:tc>
        <w:tc>
          <w:tcPr>
            <w:tcW w:w="236" w:type="dxa"/>
          </w:tcPr>
          <w:p w14:paraId="6FF1BF6A" w14:textId="77777777" w:rsidR="007862A6" w:rsidRPr="00F8039F" w:rsidRDefault="007862A6" w:rsidP="007862A6">
            <w:pPr>
              <w:tabs>
                <w:tab w:val="decimal" w:pos="1132"/>
              </w:tabs>
              <w:spacing w:line="240" w:lineRule="atLeast"/>
              <w:ind w:right="-150"/>
              <w:rPr>
                <w:rFonts w:cs="Times New Roman"/>
                <w:szCs w:val="22"/>
              </w:rPr>
            </w:pPr>
          </w:p>
        </w:tc>
        <w:tc>
          <w:tcPr>
            <w:tcW w:w="1405" w:type="dxa"/>
          </w:tcPr>
          <w:p w14:paraId="28493DD8" w14:textId="6DE7C607" w:rsidR="007862A6" w:rsidRPr="00F8039F" w:rsidRDefault="007862A6" w:rsidP="007862A6">
            <w:pPr>
              <w:tabs>
                <w:tab w:val="decimal" w:pos="1132"/>
              </w:tabs>
              <w:spacing w:line="240" w:lineRule="atLeast"/>
              <w:ind w:right="-150"/>
              <w:rPr>
                <w:rFonts w:cs="Times New Roman"/>
                <w:szCs w:val="22"/>
              </w:rPr>
            </w:pPr>
            <w:r w:rsidRPr="00383E9C">
              <w:t>-</w:t>
            </w:r>
          </w:p>
        </w:tc>
        <w:tc>
          <w:tcPr>
            <w:tcW w:w="248" w:type="dxa"/>
          </w:tcPr>
          <w:p w14:paraId="1CD65685" w14:textId="77777777" w:rsidR="007862A6" w:rsidRPr="00F8039F" w:rsidRDefault="007862A6" w:rsidP="007862A6">
            <w:pPr>
              <w:tabs>
                <w:tab w:val="decimal" w:pos="1132"/>
              </w:tabs>
              <w:spacing w:line="240" w:lineRule="atLeast"/>
              <w:ind w:right="-150"/>
              <w:rPr>
                <w:rFonts w:cs="Times New Roman"/>
                <w:szCs w:val="22"/>
              </w:rPr>
            </w:pPr>
          </w:p>
        </w:tc>
        <w:tc>
          <w:tcPr>
            <w:tcW w:w="1399" w:type="dxa"/>
            <w:tcBorders>
              <w:bottom w:val="single" w:sz="4" w:space="0" w:color="auto"/>
            </w:tcBorders>
          </w:tcPr>
          <w:p w14:paraId="65C1F7FE" w14:textId="6FA4EB62" w:rsidR="007862A6" w:rsidRPr="00F8039F" w:rsidRDefault="007862A6" w:rsidP="007862A6">
            <w:pPr>
              <w:tabs>
                <w:tab w:val="decimal" w:pos="1132"/>
              </w:tabs>
              <w:spacing w:line="240" w:lineRule="atLeast"/>
              <w:ind w:right="-150"/>
              <w:rPr>
                <w:rFonts w:cs="Times New Roman"/>
                <w:szCs w:val="22"/>
              </w:rPr>
            </w:pPr>
            <w:r w:rsidRPr="00383E9C">
              <w:t>-</w:t>
            </w:r>
          </w:p>
        </w:tc>
        <w:tc>
          <w:tcPr>
            <w:tcW w:w="292" w:type="dxa"/>
          </w:tcPr>
          <w:p w14:paraId="5D53B6A5" w14:textId="77777777" w:rsidR="007862A6" w:rsidRPr="00F8039F" w:rsidRDefault="007862A6" w:rsidP="007862A6">
            <w:pPr>
              <w:tabs>
                <w:tab w:val="decimal" w:pos="1132"/>
              </w:tabs>
              <w:spacing w:line="240" w:lineRule="atLeast"/>
              <w:ind w:right="-150"/>
              <w:rPr>
                <w:rFonts w:cs="Times New Roman"/>
                <w:szCs w:val="22"/>
              </w:rPr>
            </w:pPr>
          </w:p>
        </w:tc>
        <w:tc>
          <w:tcPr>
            <w:tcW w:w="1373" w:type="dxa"/>
          </w:tcPr>
          <w:p w14:paraId="6F92BCF1" w14:textId="24E6FDB9" w:rsidR="007862A6" w:rsidRPr="00F8039F" w:rsidRDefault="007862A6" w:rsidP="007862A6">
            <w:pPr>
              <w:tabs>
                <w:tab w:val="decimal" w:pos="1132"/>
              </w:tabs>
              <w:spacing w:line="240" w:lineRule="atLeast"/>
              <w:ind w:right="-150"/>
              <w:rPr>
                <w:rFonts w:cs="Times New Roman"/>
                <w:szCs w:val="22"/>
                <w:lang w:bidi="th-TH"/>
              </w:rPr>
            </w:pPr>
            <w:r w:rsidRPr="00383E9C">
              <w:t>-</w:t>
            </w:r>
          </w:p>
        </w:tc>
        <w:tc>
          <w:tcPr>
            <w:tcW w:w="243" w:type="dxa"/>
          </w:tcPr>
          <w:p w14:paraId="6B67640E" w14:textId="77777777" w:rsidR="007862A6" w:rsidRPr="00F8039F" w:rsidRDefault="007862A6" w:rsidP="007862A6">
            <w:pPr>
              <w:tabs>
                <w:tab w:val="decimal" w:pos="972"/>
              </w:tabs>
              <w:spacing w:line="240" w:lineRule="atLeast"/>
              <w:ind w:right="-150"/>
              <w:rPr>
                <w:rFonts w:cs="Times New Roman"/>
                <w:szCs w:val="22"/>
              </w:rPr>
            </w:pPr>
          </w:p>
        </w:tc>
        <w:tc>
          <w:tcPr>
            <w:tcW w:w="1334" w:type="dxa"/>
          </w:tcPr>
          <w:p w14:paraId="78766CB0" w14:textId="46B65C2D" w:rsidR="007862A6" w:rsidRPr="00F8039F" w:rsidRDefault="007862A6" w:rsidP="007862A6">
            <w:pPr>
              <w:tabs>
                <w:tab w:val="decimal" w:pos="1091"/>
              </w:tabs>
              <w:spacing w:line="240" w:lineRule="atLeast"/>
              <w:ind w:right="-150"/>
              <w:rPr>
                <w:rFonts w:cs="Times New Roman"/>
                <w:szCs w:val="22"/>
              </w:rPr>
            </w:pPr>
            <w:r w:rsidRPr="00383E9C">
              <w:t>1,436,74</w:t>
            </w:r>
            <w:r w:rsidR="007C74CD">
              <w:t>6</w:t>
            </w:r>
          </w:p>
        </w:tc>
      </w:tr>
      <w:tr w:rsidR="007862A6" w:rsidRPr="0012708E" w14:paraId="06C6670F" w14:textId="77777777" w:rsidTr="00F3534A">
        <w:trPr>
          <w:cantSplit/>
        </w:trPr>
        <w:tc>
          <w:tcPr>
            <w:tcW w:w="4680" w:type="dxa"/>
          </w:tcPr>
          <w:p w14:paraId="63858ECB" w14:textId="77777777" w:rsidR="007862A6" w:rsidRPr="0012708E" w:rsidRDefault="007862A6" w:rsidP="007862A6">
            <w:pPr>
              <w:spacing w:line="240" w:lineRule="atLeast"/>
              <w:ind w:left="-14" w:right="-270"/>
              <w:rPr>
                <w:rFonts w:cs="Times New Roman"/>
                <w:b/>
                <w:bCs/>
                <w:szCs w:val="22"/>
                <w:lang w:bidi="th-TH"/>
              </w:rPr>
            </w:pPr>
            <w:r w:rsidRPr="0012708E">
              <w:rPr>
                <w:rFonts w:cs="Times New Roman"/>
                <w:b/>
                <w:bCs/>
                <w:szCs w:val="22"/>
                <w:lang w:bidi="th-TH"/>
              </w:rPr>
              <w:t>Total financial assets</w:t>
            </w:r>
          </w:p>
        </w:tc>
        <w:tc>
          <w:tcPr>
            <w:tcW w:w="1287" w:type="dxa"/>
            <w:tcBorders>
              <w:top w:val="single" w:sz="4" w:space="0" w:color="auto"/>
            </w:tcBorders>
          </w:tcPr>
          <w:p w14:paraId="15C3F643" w14:textId="31F4DE56" w:rsidR="007862A6" w:rsidRPr="007862A6" w:rsidRDefault="007862A6" w:rsidP="007862A6">
            <w:pPr>
              <w:tabs>
                <w:tab w:val="decimal" w:pos="1066"/>
              </w:tabs>
              <w:spacing w:line="240" w:lineRule="atLeast"/>
              <w:ind w:left="-92" w:right="-150"/>
              <w:rPr>
                <w:rFonts w:cs="Times New Roman"/>
                <w:b/>
                <w:bCs/>
                <w:szCs w:val="22"/>
              </w:rPr>
            </w:pPr>
            <w:r w:rsidRPr="00AA6956">
              <w:rPr>
                <w:b/>
                <w:bCs/>
              </w:rPr>
              <w:t>2,879,359</w:t>
            </w:r>
          </w:p>
        </w:tc>
        <w:tc>
          <w:tcPr>
            <w:tcW w:w="236" w:type="dxa"/>
          </w:tcPr>
          <w:p w14:paraId="19CB2D20" w14:textId="77777777" w:rsidR="007862A6" w:rsidRPr="007862A6" w:rsidRDefault="007862A6" w:rsidP="007862A6">
            <w:pPr>
              <w:tabs>
                <w:tab w:val="decimal" w:pos="1132"/>
              </w:tabs>
              <w:spacing w:line="240" w:lineRule="atLeast"/>
              <w:ind w:left="-92" w:right="-150"/>
              <w:rPr>
                <w:rFonts w:cs="Times New Roman"/>
                <w:b/>
                <w:bCs/>
                <w:szCs w:val="22"/>
              </w:rPr>
            </w:pPr>
          </w:p>
        </w:tc>
        <w:tc>
          <w:tcPr>
            <w:tcW w:w="1330" w:type="dxa"/>
            <w:tcBorders>
              <w:top w:val="single" w:sz="4" w:space="0" w:color="auto"/>
            </w:tcBorders>
          </w:tcPr>
          <w:p w14:paraId="228EF4BA" w14:textId="5CFB0336" w:rsidR="007862A6" w:rsidRPr="007862A6" w:rsidRDefault="007862A6" w:rsidP="007862A6">
            <w:pPr>
              <w:tabs>
                <w:tab w:val="decimal" w:pos="1094"/>
              </w:tabs>
              <w:spacing w:line="240" w:lineRule="atLeast"/>
              <w:ind w:left="-92" w:right="-150"/>
              <w:rPr>
                <w:rFonts w:cs="Times New Roman"/>
                <w:b/>
                <w:bCs/>
                <w:szCs w:val="22"/>
              </w:rPr>
            </w:pPr>
            <w:r w:rsidRPr="00AA6956">
              <w:rPr>
                <w:b/>
                <w:bCs/>
              </w:rPr>
              <w:t>62,302,98</w:t>
            </w:r>
            <w:r w:rsidR="0092334D">
              <w:rPr>
                <w:b/>
                <w:bCs/>
              </w:rPr>
              <w:t>3</w:t>
            </w:r>
          </w:p>
        </w:tc>
        <w:tc>
          <w:tcPr>
            <w:tcW w:w="236" w:type="dxa"/>
          </w:tcPr>
          <w:p w14:paraId="614F3DB7" w14:textId="77777777" w:rsidR="007862A6" w:rsidRPr="007862A6" w:rsidRDefault="007862A6" w:rsidP="007862A6">
            <w:pPr>
              <w:tabs>
                <w:tab w:val="decimal" w:pos="1132"/>
              </w:tabs>
              <w:spacing w:line="240" w:lineRule="atLeast"/>
              <w:ind w:left="-92" w:right="-150"/>
              <w:rPr>
                <w:rFonts w:cs="Times New Roman"/>
                <w:b/>
                <w:bCs/>
                <w:szCs w:val="22"/>
              </w:rPr>
            </w:pPr>
          </w:p>
        </w:tc>
        <w:tc>
          <w:tcPr>
            <w:tcW w:w="1405" w:type="dxa"/>
            <w:tcBorders>
              <w:top w:val="single" w:sz="4" w:space="0" w:color="auto"/>
            </w:tcBorders>
          </w:tcPr>
          <w:p w14:paraId="37FF6D86" w14:textId="67FEF58A" w:rsidR="007862A6" w:rsidRPr="007862A6" w:rsidRDefault="007862A6" w:rsidP="007862A6">
            <w:pPr>
              <w:tabs>
                <w:tab w:val="decimal" w:pos="1132"/>
              </w:tabs>
              <w:spacing w:line="240" w:lineRule="atLeast"/>
              <w:ind w:left="-92" w:right="-150"/>
              <w:rPr>
                <w:rFonts w:cs="Times New Roman"/>
                <w:b/>
                <w:bCs/>
                <w:szCs w:val="22"/>
              </w:rPr>
            </w:pPr>
            <w:r w:rsidRPr="00AA6956">
              <w:rPr>
                <w:b/>
                <w:bCs/>
              </w:rPr>
              <w:t>69,354,186</w:t>
            </w:r>
          </w:p>
        </w:tc>
        <w:tc>
          <w:tcPr>
            <w:tcW w:w="248" w:type="dxa"/>
          </w:tcPr>
          <w:p w14:paraId="5D197190" w14:textId="77777777" w:rsidR="007862A6" w:rsidRPr="007862A6" w:rsidRDefault="007862A6" w:rsidP="007862A6">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tcPr>
          <w:p w14:paraId="342690E2" w14:textId="3B1EAF7C" w:rsidR="007862A6" w:rsidRPr="007862A6" w:rsidRDefault="007862A6" w:rsidP="007862A6">
            <w:pPr>
              <w:tabs>
                <w:tab w:val="decimal" w:pos="1132"/>
              </w:tabs>
              <w:spacing w:line="240" w:lineRule="atLeast"/>
              <w:ind w:left="-92" w:right="-150"/>
              <w:rPr>
                <w:rFonts w:cs="Times New Roman"/>
                <w:b/>
                <w:bCs/>
                <w:szCs w:val="22"/>
              </w:rPr>
            </w:pPr>
            <w:r w:rsidRPr="00AA6956">
              <w:rPr>
                <w:b/>
                <w:bCs/>
              </w:rPr>
              <w:t>49,578,793</w:t>
            </w:r>
          </w:p>
        </w:tc>
        <w:tc>
          <w:tcPr>
            <w:tcW w:w="292" w:type="dxa"/>
          </w:tcPr>
          <w:p w14:paraId="4690F356" w14:textId="77777777" w:rsidR="007862A6" w:rsidRPr="007862A6" w:rsidRDefault="007862A6" w:rsidP="007862A6">
            <w:pPr>
              <w:tabs>
                <w:tab w:val="decimal" w:pos="1132"/>
              </w:tabs>
              <w:spacing w:line="240" w:lineRule="atLeast"/>
              <w:ind w:left="-92" w:right="-150"/>
              <w:rPr>
                <w:rFonts w:cs="Times New Roman"/>
                <w:b/>
                <w:bCs/>
                <w:szCs w:val="22"/>
                <w:rtl/>
                <w:cs/>
              </w:rPr>
            </w:pPr>
          </w:p>
        </w:tc>
        <w:tc>
          <w:tcPr>
            <w:tcW w:w="1373" w:type="dxa"/>
            <w:tcBorders>
              <w:top w:val="single" w:sz="4" w:space="0" w:color="auto"/>
            </w:tcBorders>
          </w:tcPr>
          <w:p w14:paraId="41D3FDCA" w14:textId="2CBBB988" w:rsidR="007862A6" w:rsidRPr="007862A6" w:rsidRDefault="007862A6" w:rsidP="007862A6">
            <w:pPr>
              <w:tabs>
                <w:tab w:val="decimal" w:pos="1132"/>
              </w:tabs>
              <w:spacing w:line="240" w:lineRule="atLeast"/>
              <w:ind w:left="-92" w:right="-150"/>
              <w:rPr>
                <w:rFonts w:cs="Times New Roman"/>
                <w:b/>
                <w:bCs/>
                <w:szCs w:val="22"/>
              </w:rPr>
            </w:pPr>
            <w:r w:rsidRPr="007862A6">
              <w:rPr>
                <w:rFonts w:cs="Times New Roman"/>
                <w:b/>
                <w:bCs/>
                <w:szCs w:val="22"/>
              </w:rPr>
              <w:t>7,791,852</w:t>
            </w:r>
          </w:p>
        </w:tc>
        <w:tc>
          <w:tcPr>
            <w:tcW w:w="243" w:type="dxa"/>
          </w:tcPr>
          <w:p w14:paraId="7CBBF629" w14:textId="77777777" w:rsidR="007862A6" w:rsidRPr="007862A6" w:rsidRDefault="007862A6" w:rsidP="007862A6">
            <w:pPr>
              <w:tabs>
                <w:tab w:val="decimal" w:pos="972"/>
              </w:tabs>
              <w:spacing w:line="240" w:lineRule="atLeast"/>
              <w:ind w:left="-92" w:right="-150"/>
              <w:rPr>
                <w:rFonts w:cs="Times New Roman"/>
                <w:b/>
                <w:bCs/>
                <w:szCs w:val="22"/>
                <w:rtl/>
                <w:cs/>
              </w:rPr>
            </w:pPr>
          </w:p>
        </w:tc>
        <w:tc>
          <w:tcPr>
            <w:tcW w:w="1334" w:type="dxa"/>
            <w:tcBorders>
              <w:top w:val="single" w:sz="4" w:space="0" w:color="auto"/>
            </w:tcBorders>
          </w:tcPr>
          <w:p w14:paraId="51DF838C" w14:textId="24B718CB" w:rsidR="007862A6" w:rsidRPr="007862A6" w:rsidRDefault="007862A6" w:rsidP="007862A6">
            <w:pPr>
              <w:tabs>
                <w:tab w:val="decimal" w:pos="1091"/>
              </w:tabs>
              <w:spacing w:line="240" w:lineRule="atLeast"/>
              <w:ind w:left="-92" w:right="-150"/>
              <w:rPr>
                <w:rFonts w:cs="Times New Roman"/>
                <w:b/>
                <w:bCs/>
                <w:szCs w:val="22"/>
              </w:rPr>
            </w:pPr>
            <w:r w:rsidRPr="00AA6956">
              <w:rPr>
                <w:b/>
                <w:bCs/>
              </w:rPr>
              <w:t>191,907,17</w:t>
            </w:r>
            <w:r w:rsidR="007C74CD">
              <w:rPr>
                <w:b/>
                <w:bCs/>
              </w:rPr>
              <w:t>3</w:t>
            </w:r>
          </w:p>
        </w:tc>
      </w:tr>
      <w:tr w:rsidR="003D0FFE" w:rsidRPr="0012708E" w14:paraId="5F15F26D" w14:textId="77777777" w:rsidTr="002247BB">
        <w:trPr>
          <w:cantSplit/>
          <w:trHeight w:val="136"/>
        </w:trPr>
        <w:tc>
          <w:tcPr>
            <w:tcW w:w="4680" w:type="dxa"/>
          </w:tcPr>
          <w:p w14:paraId="046C4BB9" w14:textId="77777777" w:rsidR="003D0FFE" w:rsidRPr="0012708E" w:rsidRDefault="003D0FFE" w:rsidP="003D0FFE">
            <w:pPr>
              <w:spacing w:line="240" w:lineRule="atLeast"/>
              <w:ind w:left="-14" w:right="-270"/>
              <w:rPr>
                <w:rFonts w:cs="Times New Roman"/>
                <w:szCs w:val="22"/>
                <w:cs/>
                <w:lang w:bidi="th-TH"/>
              </w:rPr>
            </w:pPr>
          </w:p>
        </w:tc>
        <w:tc>
          <w:tcPr>
            <w:tcW w:w="1287" w:type="dxa"/>
            <w:tcBorders>
              <w:top w:val="single" w:sz="4" w:space="0" w:color="auto"/>
            </w:tcBorders>
            <w:vAlign w:val="bottom"/>
          </w:tcPr>
          <w:p w14:paraId="49A19E32" w14:textId="77777777" w:rsidR="003D0FFE" w:rsidRPr="00F8039F" w:rsidRDefault="003D0FFE" w:rsidP="003D0FFE">
            <w:pPr>
              <w:tabs>
                <w:tab w:val="decimal" w:pos="1066"/>
              </w:tabs>
              <w:spacing w:line="240" w:lineRule="atLeast"/>
              <w:ind w:left="-92" w:right="-150"/>
              <w:rPr>
                <w:rFonts w:cs="Times New Roman"/>
                <w:szCs w:val="22"/>
              </w:rPr>
            </w:pPr>
          </w:p>
        </w:tc>
        <w:tc>
          <w:tcPr>
            <w:tcW w:w="236" w:type="dxa"/>
          </w:tcPr>
          <w:p w14:paraId="583EC186"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330" w:type="dxa"/>
            <w:tcBorders>
              <w:top w:val="single" w:sz="4" w:space="0" w:color="auto"/>
            </w:tcBorders>
            <w:vAlign w:val="bottom"/>
          </w:tcPr>
          <w:p w14:paraId="7A9317F4" w14:textId="77777777" w:rsidR="003D0FFE" w:rsidRPr="00F8039F" w:rsidRDefault="003D0FFE" w:rsidP="003D0FFE">
            <w:pPr>
              <w:tabs>
                <w:tab w:val="decimal" w:pos="1094"/>
              </w:tabs>
              <w:spacing w:line="240" w:lineRule="atLeast"/>
              <w:ind w:left="-92" w:right="-150"/>
              <w:rPr>
                <w:rFonts w:cs="Times New Roman"/>
                <w:szCs w:val="22"/>
              </w:rPr>
            </w:pPr>
          </w:p>
        </w:tc>
        <w:tc>
          <w:tcPr>
            <w:tcW w:w="236" w:type="dxa"/>
          </w:tcPr>
          <w:p w14:paraId="780AE984"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405" w:type="dxa"/>
            <w:tcBorders>
              <w:top w:val="single" w:sz="4" w:space="0" w:color="auto"/>
            </w:tcBorders>
            <w:vAlign w:val="bottom"/>
          </w:tcPr>
          <w:p w14:paraId="55AD7326" w14:textId="77777777" w:rsidR="003D0FFE" w:rsidRPr="00F8039F" w:rsidRDefault="003D0FFE" w:rsidP="003D0FFE">
            <w:pPr>
              <w:tabs>
                <w:tab w:val="decimal" w:pos="1132"/>
              </w:tabs>
              <w:spacing w:line="240" w:lineRule="atLeast"/>
              <w:ind w:left="-92" w:right="-150"/>
              <w:rPr>
                <w:rFonts w:cs="Times New Roman"/>
                <w:szCs w:val="22"/>
              </w:rPr>
            </w:pPr>
          </w:p>
        </w:tc>
        <w:tc>
          <w:tcPr>
            <w:tcW w:w="248" w:type="dxa"/>
          </w:tcPr>
          <w:p w14:paraId="7A275EEE"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399" w:type="dxa"/>
            <w:tcBorders>
              <w:top w:val="single" w:sz="4" w:space="0" w:color="auto"/>
            </w:tcBorders>
          </w:tcPr>
          <w:p w14:paraId="5371C067" w14:textId="77777777" w:rsidR="003D0FFE" w:rsidRPr="00F8039F" w:rsidRDefault="003D0FFE" w:rsidP="003D0FFE">
            <w:pPr>
              <w:tabs>
                <w:tab w:val="decimal" w:pos="1132"/>
              </w:tabs>
              <w:spacing w:line="240" w:lineRule="atLeast"/>
              <w:ind w:left="-92" w:right="-150"/>
              <w:rPr>
                <w:rFonts w:cs="Times New Roman"/>
                <w:szCs w:val="22"/>
              </w:rPr>
            </w:pPr>
          </w:p>
        </w:tc>
        <w:tc>
          <w:tcPr>
            <w:tcW w:w="292" w:type="dxa"/>
          </w:tcPr>
          <w:p w14:paraId="4DEF17A5"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373" w:type="dxa"/>
            <w:tcBorders>
              <w:top w:val="single" w:sz="4" w:space="0" w:color="auto"/>
            </w:tcBorders>
            <w:vAlign w:val="bottom"/>
          </w:tcPr>
          <w:p w14:paraId="686AE1D1" w14:textId="77777777" w:rsidR="003D0FFE" w:rsidRPr="00F8039F" w:rsidRDefault="003D0FFE" w:rsidP="003D0FFE">
            <w:pPr>
              <w:tabs>
                <w:tab w:val="decimal" w:pos="1132"/>
              </w:tabs>
              <w:spacing w:line="240" w:lineRule="atLeast"/>
              <w:ind w:left="-92" w:right="-150"/>
              <w:rPr>
                <w:rFonts w:cs="Times New Roman"/>
                <w:szCs w:val="22"/>
              </w:rPr>
            </w:pPr>
          </w:p>
        </w:tc>
        <w:tc>
          <w:tcPr>
            <w:tcW w:w="243" w:type="dxa"/>
          </w:tcPr>
          <w:p w14:paraId="6765F6B3" w14:textId="77777777" w:rsidR="003D0FFE" w:rsidRPr="00F8039F" w:rsidRDefault="003D0FFE" w:rsidP="003D0FFE">
            <w:pPr>
              <w:tabs>
                <w:tab w:val="decimal" w:pos="1032"/>
              </w:tabs>
              <w:spacing w:line="240" w:lineRule="atLeast"/>
              <w:ind w:left="-92" w:right="-150"/>
              <w:jc w:val="center"/>
              <w:rPr>
                <w:rFonts w:cs="Times New Roman"/>
                <w:szCs w:val="22"/>
                <w:cs/>
                <w:lang w:bidi="th-TH"/>
              </w:rPr>
            </w:pPr>
          </w:p>
        </w:tc>
        <w:tc>
          <w:tcPr>
            <w:tcW w:w="1334" w:type="dxa"/>
            <w:tcBorders>
              <w:top w:val="single" w:sz="4" w:space="0" w:color="auto"/>
            </w:tcBorders>
            <w:vAlign w:val="bottom"/>
          </w:tcPr>
          <w:p w14:paraId="4DB620D2" w14:textId="77777777" w:rsidR="003D0FFE" w:rsidRPr="00F8039F" w:rsidRDefault="003D0FFE" w:rsidP="003D0FFE">
            <w:pPr>
              <w:tabs>
                <w:tab w:val="decimal" w:pos="1020"/>
                <w:tab w:val="decimal" w:pos="1091"/>
              </w:tabs>
              <w:spacing w:line="240" w:lineRule="atLeast"/>
              <w:ind w:left="-92" w:right="-150"/>
              <w:rPr>
                <w:rFonts w:cs="Times New Roman"/>
                <w:szCs w:val="22"/>
              </w:rPr>
            </w:pPr>
          </w:p>
        </w:tc>
      </w:tr>
      <w:tr w:rsidR="003D0FFE" w:rsidRPr="0012708E" w14:paraId="253E003E" w14:textId="77777777" w:rsidTr="002247BB">
        <w:trPr>
          <w:cantSplit/>
        </w:trPr>
        <w:tc>
          <w:tcPr>
            <w:tcW w:w="4680" w:type="dxa"/>
          </w:tcPr>
          <w:p w14:paraId="68022D24" w14:textId="77777777" w:rsidR="003D0FFE" w:rsidRPr="0012708E" w:rsidRDefault="003D0FFE" w:rsidP="003D0FFE">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287" w:type="dxa"/>
            <w:vAlign w:val="bottom"/>
          </w:tcPr>
          <w:p w14:paraId="368AAD59" w14:textId="77777777" w:rsidR="003D0FFE" w:rsidRPr="00F8039F" w:rsidRDefault="003D0FFE" w:rsidP="003D0FFE">
            <w:pPr>
              <w:tabs>
                <w:tab w:val="decimal" w:pos="1066"/>
              </w:tabs>
              <w:spacing w:line="240" w:lineRule="atLeast"/>
              <w:ind w:left="-92" w:right="-150"/>
              <w:rPr>
                <w:rFonts w:cs="Times New Roman"/>
                <w:szCs w:val="22"/>
              </w:rPr>
            </w:pPr>
          </w:p>
        </w:tc>
        <w:tc>
          <w:tcPr>
            <w:tcW w:w="236" w:type="dxa"/>
          </w:tcPr>
          <w:p w14:paraId="0128FF0F"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330" w:type="dxa"/>
            <w:vAlign w:val="bottom"/>
          </w:tcPr>
          <w:p w14:paraId="1CCDA01E" w14:textId="77777777" w:rsidR="003D0FFE" w:rsidRPr="00F8039F" w:rsidRDefault="003D0FFE" w:rsidP="003D0FFE">
            <w:pPr>
              <w:tabs>
                <w:tab w:val="decimal" w:pos="1094"/>
              </w:tabs>
              <w:spacing w:line="240" w:lineRule="atLeast"/>
              <w:ind w:left="-92" w:right="-150"/>
              <w:rPr>
                <w:rFonts w:cs="Times New Roman"/>
                <w:szCs w:val="22"/>
              </w:rPr>
            </w:pPr>
          </w:p>
        </w:tc>
        <w:tc>
          <w:tcPr>
            <w:tcW w:w="236" w:type="dxa"/>
          </w:tcPr>
          <w:p w14:paraId="1784652F"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405" w:type="dxa"/>
          </w:tcPr>
          <w:p w14:paraId="4D2A8996" w14:textId="77777777" w:rsidR="003D0FFE" w:rsidRPr="00F8039F" w:rsidRDefault="003D0FFE" w:rsidP="003D0FFE">
            <w:pPr>
              <w:tabs>
                <w:tab w:val="decimal" w:pos="1132"/>
              </w:tabs>
              <w:spacing w:line="240" w:lineRule="atLeast"/>
              <w:ind w:left="-92" w:right="-150"/>
              <w:rPr>
                <w:rFonts w:cs="Times New Roman"/>
                <w:szCs w:val="22"/>
              </w:rPr>
            </w:pPr>
          </w:p>
        </w:tc>
        <w:tc>
          <w:tcPr>
            <w:tcW w:w="248" w:type="dxa"/>
          </w:tcPr>
          <w:p w14:paraId="73ED28F3"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399" w:type="dxa"/>
          </w:tcPr>
          <w:p w14:paraId="6C48F88C" w14:textId="77777777" w:rsidR="003D0FFE" w:rsidRPr="00F8039F" w:rsidRDefault="003D0FFE" w:rsidP="003D0FFE">
            <w:pPr>
              <w:tabs>
                <w:tab w:val="decimal" w:pos="1132"/>
              </w:tabs>
              <w:spacing w:line="240" w:lineRule="atLeast"/>
              <w:ind w:left="-92" w:right="-150"/>
              <w:rPr>
                <w:rFonts w:cs="Times New Roman"/>
                <w:szCs w:val="22"/>
              </w:rPr>
            </w:pPr>
          </w:p>
        </w:tc>
        <w:tc>
          <w:tcPr>
            <w:tcW w:w="292" w:type="dxa"/>
          </w:tcPr>
          <w:p w14:paraId="4673FFE1"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1373" w:type="dxa"/>
          </w:tcPr>
          <w:p w14:paraId="6B2C3FAA" w14:textId="77777777" w:rsidR="003D0FFE" w:rsidRPr="00F8039F" w:rsidRDefault="003D0FFE" w:rsidP="003D0FFE">
            <w:pPr>
              <w:tabs>
                <w:tab w:val="decimal" w:pos="1132"/>
              </w:tabs>
              <w:spacing w:line="240" w:lineRule="atLeast"/>
              <w:ind w:left="-92" w:right="-150"/>
              <w:rPr>
                <w:rFonts w:cs="Times New Roman"/>
                <w:szCs w:val="22"/>
                <w:cs/>
                <w:lang w:bidi="th-TH"/>
              </w:rPr>
            </w:pPr>
          </w:p>
        </w:tc>
        <w:tc>
          <w:tcPr>
            <w:tcW w:w="243" w:type="dxa"/>
          </w:tcPr>
          <w:p w14:paraId="1B93504D" w14:textId="77777777" w:rsidR="003D0FFE" w:rsidRPr="00F8039F" w:rsidRDefault="003D0FFE" w:rsidP="003D0FFE">
            <w:pPr>
              <w:tabs>
                <w:tab w:val="decimal" w:pos="1032"/>
              </w:tabs>
              <w:spacing w:line="240" w:lineRule="atLeast"/>
              <w:ind w:left="-92" w:right="-150"/>
              <w:jc w:val="center"/>
              <w:rPr>
                <w:rFonts w:cs="Times New Roman"/>
                <w:szCs w:val="22"/>
                <w:cs/>
                <w:lang w:bidi="th-TH"/>
              </w:rPr>
            </w:pPr>
          </w:p>
        </w:tc>
        <w:tc>
          <w:tcPr>
            <w:tcW w:w="1334" w:type="dxa"/>
            <w:vAlign w:val="bottom"/>
          </w:tcPr>
          <w:p w14:paraId="7D7C510B" w14:textId="77777777" w:rsidR="003D0FFE" w:rsidRPr="00F8039F" w:rsidRDefault="003D0FFE" w:rsidP="003D0FFE">
            <w:pPr>
              <w:tabs>
                <w:tab w:val="decimal" w:pos="1020"/>
                <w:tab w:val="decimal" w:pos="1091"/>
              </w:tabs>
              <w:spacing w:line="240" w:lineRule="atLeast"/>
              <w:ind w:left="-92" w:right="-150"/>
              <w:rPr>
                <w:rFonts w:cs="Times New Roman"/>
                <w:szCs w:val="22"/>
              </w:rPr>
            </w:pPr>
          </w:p>
        </w:tc>
      </w:tr>
      <w:tr w:rsidR="007862A6" w:rsidRPr="0012708E" w14:paraId="644D1116" w14:textId="77777777" w:rsidTr="00F3534A">
        <w:trPr>
          <w:cantSplit/>
        </w:trPr>
        <w:tc>
          <w:tcPr>
            <w:tcW w:w="4680" w:type="dxa"/>
          </w:tcPr>
          <w:p w14:paraId="569C1E11" w14:textId="77777777" w:rsidR="007862A6" w:rsidRPr="0012708E" w:rsidRDefault="007862A6" w:rsidP="007862A6">
            <w:pPr>
              <w:spacing w:line="240" w:lineRule="atLeast"/>
              <w:ind w:left="-14" w:right="-270"/>
              <w:rPr>
                <w:rFonts w:cs="Times New Roman"/>
                <w:szCs w:val="22"/>
                <w:cs/>
                <w:lang w:bidi="th-TH"/>
              </w:rPr>
            </w:pPr>
            <w:r w:rsidRPr="0012708E">
              <w:rPr>
                <w:rFonts w:cs="Times New Roman"/>
                <w:szCs w:val="22"/>
                <w:lang w:bidi="th-TH"/>
              </w:rPr>
              <w:t xml:space="preserve">Deposits </w:t>
            </w:r>
          </w:p>
        </w:tc>
        <w:tc>
          <w:tcPr>
            <w:tcW w:w="1287" w:type="dxa"/>
          </w:tcPr>
          <w:p w14:paraId="3E3A6052" w14:textId="1F3EE5FC" w:rsidR="007862A6" w:rsidRPr="00F8039F" w:rsidRDefault="007862A6" w:rsidP="007862A6">
            <w:pPr>
              <w:tabs>
                <w:tab w:val="decimal" w:pos="1066"/>
              </w:tabs>
              <w:spacing w:line="240" w:lineRule="atLeast"/>
              <w:ind w:right="-150"/>
              <w:rPr>
                <w:rFonts w:cs="Times New Roman"/>
                <w:szCs w:val="22"/>
                <w:lang w:bidi="th-TH"/>
              </w:rPr>
            </w:pPr>
            <w:r w:rsidRPr="007632FB">
              <w:t>42,323,12</w:t>
            </w:r>
            <w:r w:rsidR="009C16E3">
              <w:t>6</w:t>
            </w:r>
          </w:p>
        </w:tc>
        <w:tc>
          <w:tcPr>
            <w:tcW w:w="236" w:type="dxa"/>
          </w:tcPr>
          <w:p w14:paraId="608E0413" w14:textId="77777777" w:rsidR="007862A6" w:rsidRPr="00F8039F" w:rsidRDefault="007862A6" w:rsidP="007862A6">
            <w:pPr>
              <w:tabs>
                <w:tab w:val="decimal" w:pos="1132"/>
              </w:tabs>
              <w:spacing w:line="240" w:lineRule="atLeast"/>
              <w:ind w:right="-150"/>
              <w:rPr>
                <w:rFonts w:cs="Times New Roman"/>
                <w:szCs w:val="22"/>
                <w:rtl/>
                <w:cs/>
              </w:rPr>
            </w:pPr>
          </w:p>
        </w:tc>
        <w:tc>
          <w:tcPr>
            <w:tcW w:w="1330" w:type="dxa"/>
          </w:tcPr>
          <w:p w14:paraId="433F4862" w14:textId="4A0D8B13" w:rsidR="007862A6" w:rsidRPr="00F8039F" w:rsidRDefault="007862A6" w:rsidP="007862A6">
            <w:pPr>
              <w:tabs>
                <w:tab w:val="decimal" w:pos="1094"/>
              </w:tabs>
              <w:spacing w:line="240" w:lineRule="atLeast"/>
              <w:ind w:right="-150"/>
              <w:rPr>
                <w:rFonts w:cs="Times New Roman"/>
                <w:szCs w:val="22"/>
                <w:lang w:bidi="th-TH"/>
              </w:rPr>
            </w:pPr>
            <w:r w:rsidRPr="007632FB">
              <w:t>95,083,313</w:t>
            </w:r>
          </w:p>
        </w:tc>
        <w:tc>
          <w:tcPr>
            <w:tcW w:w="236" w:type="dxa"/>
          </w:tcPr>
          <w:p w14:paraId="6DC8BEA0" w14:textId="77777777" w:rsidR="007862A6" w:rsidRPr="00F8039F" w:rsidRDefault="007862A6" w:rsidP="007862A6">
            <w:pPr>
              <w:tabs>
                <w:tab w:val="decimal" w:pos="1132"/>
              </w:tabs>
              <w:spacing w:line="240" w:lineRule="atLeast"/>
              <w:ind w:right="-150"/>
              <w:rPr>
                <w:rFonts w:cs="Times New Roman"/>
                <w:szCs w:val="22"/>
                <w:rtl/>
                <w:cs/>
              </w:rPr>
            </w:pPr>
          </w:p>
        </w:tc>
        <w:tc>
          <w:tcPr>
            <w:tcW w:w="1405" w:type="dxa"/>
          </w:tcPr>
          <w:p w14:paraId="4945F6F6" w14:textId="049D3EC8" w:rsidR="007862A6" w:rsidRPr="00F8039F" w:rsidRDefault="007862A6" w:rsidP="007862A6">
            <w:pPr>
              <w:tabs>
                <w:tab w:val="decimal" w:pos="1132"/>
              </w:tabs>
              <w:spacing w:line="240" w:lineRule="atLeast"/>
              <w:ind w:right="-150"/>
              <w:rPr>
                <w:rFonts w:cs="Times New Roman"/>
                <w:szCs w:val="22"/>
                <w:lang w:bidi="th-TH"/>
              </w:rPr>
            </w:pPr>
            <w:r w:rsidRPr="007632FB">
              <w:t>3,489,694</w:t>
            </w:r>
          </w:p>
        </w:tc>
        <w:tc>
          <w:tcPr>
            <w:tcW w:w="248" w:type="dxa"/>
          </w:tcPr>
          <w:p w14:paraId="1C201881" w14:textId="77777777" w:rsidR="007862A6" w:rsidRPr="00F8039F" w:rsidRDefault="007862A6" w:rsidP="007862A6">
            <w:pPr>
              <w:tabs>
                <w:tab w:val="decimal" w:pos="1132"/>
              </w:tabs>
              <w:spacing w:line="240" w:lineRule="atLeast"/>
              <w:ind w:right="-150"/>
              <w:rPr>
                <w:rFonts w:cs="Times New Roman"/>
                <w:szCs w:val="22"/>
                <w:rtl/>
                <w:cs/>
              </w:rPr>
            </w:pPr>
          </w:p>
        </w:tc>
        <w:tc>
          <w:tcPr>
            <w:tcW w:w="1399" w:type="dxa"/>
          </w:tcPr>
          <w:p w14:paraId="1658DE3D" w14:textId="1F7E4132" w:rsidR="007862A6" w:rsidRPr="00380C17" w:rsidRDefault="007862A6" w:rsidP="007862A6">
            <w:pPr>
              <w:tabs>
                <w:tab w:val="decimal" w:pos="1132"/>
              </w:tabs>
              <w:spacing w:line="240" w:lineRule="atLeast"/>
              <w:ind w:right="-150"/>
              <w:rPr>
                <w:rFonts w:cs="Times New Roman"/>
                <w:szCs w:val="22"/>
                <w:lang w:bidi="th-TH"/>
              </w:rPr>
            </w:pPr>
            <w:r w:rsidRPr="007632FB">
              <w:t>-</w:t>
            </w:r>
          </w:p>
        </w:tc>
        <w:tc>
          <w:tcPr>
            <w:tcW w:w="292" w:type="dxa"/>
          </w:tcPr>
          <w:p w14:paraId="6A5287AD" w14:textId="77777777" w:rsidR="007862A6" w:rsidRPr="00F8039F" w:rsidRDefault="007862A6" w:rsidP="007862A6">
            <w:pPr>
              <w:tabs>
                <w:tab w:val="decimal" w:pos="1132"/>
              </w:tabs>
              <w:spacing w:line="240" w:lineRule="atLeast"/>
              <w:ind w:right="-150"/>
              <w:rPr>
                <w:rFonts w:cs="Times New Roman"/>
                <w:szCs w:val="22"/>
                <w:lang w:bidi="th-TH"/>
              </w:rPr>
            </w:pPr>
          </w:p>
        </w:tc>
        <w:tc>
          <w:tcPr>
            <w:tcW w:w="1373" w:type="dxa"/>
          </w:tcPr>
          <w:p w14:paraId="7B2BD68E" w14:textId="4997DA07" w:rsidR="007862A6" w:rsidRPr="00380C17" w:rsidRDefault="007862A6" w:rsidP="007862A6">
            <w:pPr>
              <w:tabs>
                <w:tab w:val="decimal" w:pos="1132"/>
              </w:tabs>
              <w:spacing w:line="240" w:lineRule="atLeast"/>
              <w:ind w:right="-150"/>
              <w:rPr>
                <w:rFonts w:cs="Times New Roman"/>
                <w:szCs w:val="22"/>
                <w:lang w:bidi="th-TH"/>
              </w:rPr>
            </w:pPr>
            <w:r w:rsidRPr="007632FB">
              <w:t>-</w:t>
            </w:r>
          </w:p>
        </w:tc>
        <w:tc>
          <w:tcPr>
            <w:tcW w:w="243" w:type="dxa"/>
          </w:tcPr>
          <w:p w14:paraId="5BD2F634" w14:textId="77777777" w:rsidR="007862A6" w:rsidRPr="00F8039F" w:rsidRDefault="007862A6" w:rsidP="007862A6">
            <w:pPr>
              <w:tabs>
                <w:tab w:val="decimal" w:pos="972"/>
              </w:tabs>
              <w:spacing w:line="240" w:lineRule="atLeast"/>
              <w:ind w:right="-150"/>
              <w:rPr>
                <w:rFonts w:cs="Times New Roman"/>
                <w:szCs w:val="22"/>
                <w:lang w:bidi="th-TH"/>
              </w:rPr>
            </w:pPr>
          </w:p>
        </w:tc>
        <w:tc>
          <w:tcPr>
            <w:tcW w:w="1334" w:type="dxa"/>
          </w:tcPr>
          <w:p w14:paraId="473C0307" w14:textId="4B09BDE7" w:rsidR="007862A6" w:rsidRPr="00F8039F" w:rsidRDefault="007862A6" w:rsidP="007862A6">
            <w:pPr>
              <w:tabs>
                <w:tab w:val="decimal" w:pos="1091"/>
              </w:tabs>
              <w:spacing w:line="240" w:lineRule="atLeast"/>
              <w:ind w:right="-150"/>
              <w:rPr>
                <w:rFonts w:cs="Times New Roman"/>
                <w:szCs w:val="22"/>
                <w:rtl/>
                <w:cs/>
              </w:rPr>
            </w:pPr>
            <w:r w:rsidRPr="007632FB">
              <w:t>140,896,13</w:t>
            </w:r>
            <w:r w:rsidR="007C74CD">
              <w:t>3</w:t>
            </w:r>
          </w:p>
        </w:tc>
      </w:tr>
      <w:tr w:rsidR="007862A6" w:rsidRPr="0012708E" w14:paraId="0BF05844" w14:textId="77777777" w:rsidTr="00AA6956">
        <w:trPr>
          <w:cantSplit/>
        </w:trPr>
        <w:tc>
          <w:tcPr>
            <w:tcW w:w="4680" w:type="dxa"/>
          </w:tcPr>
          <w:p w14:paraId="7B956842" w14:textId="77777777" w:rsidR="007862A6" w:rsidRPr="0012708E" w:rsidRDefault="007862A6" w:rsidP="007862A6">
            <w:pPr>
              <w:spacing w:line="240" w:lineRule="atLeast"/>
              <w:ind w:left="-14" w:right="-270"/>
              <w:rPr>
                <w:rFonts w:cs="Times New Roman"/>
                <w:szCs w:val="22"/>
                <w:lang w:bidi="th-TH"/>
              </w:rPr>
            </w:pPr>
            <w:r w:rsidRPr="0012708E">
              <w:rPr>
                <w:rFonts w:cs="Times New Roman"/>
                <w:szCs w:val="22"/>
                <w:lang w:bidi="th-TH"/>
              </w:rPr>
              <w:t>Interbank and money market items</w:t>
            </w:r>
          </w:p>
        </w:tc>
        <w:tc>
          <w:tcPr>
            <w:tcW w:w="1287" w:type="dxa"/>
          </w:tcPr>
          <w:p w14:paraId="2DCDA211" w14:textId="0BBFBF06" w:rsidR="007862A6" w:rsidRPr="00F8039F" w:rsidRDefault="007862A6" w:rsidP="007862A6">
            <w:pPr>
              <w:tabs>
                <w:tab w:val="decimal" w:pos="1066"/>
              </w:tabs>
              <w:spacing w:line="240" w:lineRule="atLeast"/>
              <w:ind w:right="-150"/>
              <w:rPr>
                <w:rFonts w:cs="Times New Roman"/>
                <w:szCs w:val="22"/>
                <w:lang w:bidi="th-TH"/>
              </w:rPr>
            </w:pPr>
            <w:r w:rsidRPr="007632FB">
              <w:t>509,308</w:t>
            </w:r>
          </w:p>
        </w:tc>
        <w:tc>
          <w:tcPr>
            <w:tcW w:w="236" w:type="dxa"/>
          </w:tcPr>
          <w:p w14:paraId="44CF23D8" w14:textId="77777777" w:rsidR="007862A6" w:rsidRPr="00F8039F" w:rsidRDefault="007862A6" w:rsidP="007862A6">
            <w:pPr>
              <w:tabs>
                <w:tab w:val="decimal" w:pos="1132"/>
              </w:tabs>
              <w:spacing w:line="240" w:lineRule="atLeast"/>
              <w:ind w:right="-150"/>
              <w:rPr>
                <w:rFonts w:cs="Times New Roman"/>
                <w:szCs w:val="22"/>
                <w:rtl/>
                <w:cs/>
              </w:rPr>
            </w:pPr>
          </w:p>
        </w:tc>
        <w:tc>
          <w:tcPr>
            <w:tcW w:w="1330" w:type="dxa"/>
          </w:tcPr>
          <w:p w14:paraId="599EDBC0" w14:textId="4FC71A16" w:rsidR="007862A6" w:rsidRPr="00F8039F" w:rsidRDefault="007862A6" w:rsidP="007862A6">
            <w:pPr>
              <w:tabs>
                <w:tab w:val="decimal" w:pos="1094"/>
              </w:tabs>
              <w:spacing w:line="240" w:lineRule="atLeast"/>
              <w:ind w:right="-150"/>
              <w:rPr>
                <w:rFonts w:cs="Times New Roman"/>
                <w:szCs w:val="22"/>
                <w:lang w:bidi="th-TH"/>
              </w:rPr>
            </w:pPr>
            <w:r w:rsidRPr="007632FB">
              <w:t>3,722,22</w:t>
            </w:r>
            <w:r w:rsidR="0092334D">
              <w:t>3</w:t>
            </w:r>
          </w:p>
        </w:tc>
        <w:tc>
          <w:tcPr>
            <w:tcW w:w="236" w:type="dxa"/>
          </w:tcPr>
          <w:p w14:paraId="3E613D20" w14:textId="77777777" w:rsidR="007862A6" w:rsidRPr="00F8039F" w:rsidRDefault="007862A6" w:rsidP="007862A6">
            <w:pPr>
              <w:tabs>
                <w:tab w:val="decimal" w:pos="1132"/>
              </w:tabs>
              <w:spacing w:line="240" w:lineRule="atLeast"/>
              <w:ind w:right="-150"/>
              <w:rPr>
                <w:rFonts w:cs="Times New Roman"/>
                <w:szCs w:val="22"/>
                <w:rtl/>
                <w:cs/>
              </w:rPr>
            </w:pPr>
          </w:p>
        </w:tc>
        <w:tc>
          <w:tcPr>
            <w:tcW w:w="1405" w:type="dxa"/>
          </w:tcPr>
          <w:p w14:paraId="3372CF70" w14:textId="3F67DEAD" w:rsidR="007862A6" w:rsidRPr="00F8039F" w:rsidRDefault="007862A6" w:rsidP="007862A6">
            <w:pPr>
              <w:tabs>
                <w:tab w:val="decimal" w:pos="1132"/>
              </w:tabs>
              <w:spacing w:line="240" w:lineRule="atLeast"/>
              <w:ind w:right="-150"/>
              <w:rPr>
                <w:rFonts w:cs="Times New Roman"/>
                <w:szCs w:val="22"/>
                <w:lang w:bidi="th-TH"/>
              </w:rPr>
            </w:pPr>
            <w:r w:rsidRPr="007632FB">
              <w:t>15,097,296</w:t>
            </w:r>
          </w:p>
        </w:tc>
        <w:tc>
          <w:tcPr>
            <w:tcW w:w="248" w:type="dxa"/>
          </w:tcPr>
          <w:p w14:paraId="568CDB38" w14:textId="77777777" w:rsidR="007862A6" w:rsidRPr="00F8039F" w:rsidRDefault="007862A6" w:rsidP="007862A6">
            <w:pPr>
              <w:tabs>
                <w:tab w:val="decimal" w:pos="1132"/>
              </w:tabs>
              <w:spacing w:line="240" w:lineRule="atLeast"/>
              <w:ind w:right="-150"/>
              <w:rPr>
                <w:rFonts w:cs="Times New Roman"/>
                <w:szCs w:val="22"/>
                <w:rtl/>
                <w:cs/>
              </w:rPr>
            </w:pPr>
          </w:p>
        </w:tc>
        <w:tc>
          <w:tcPr>
            <w:tcW w:w="1399" w:type="dxa"/>
          </w:tcPr>
          <w:p w14:paraId="74C2E3E2" w14:textId="0ED66C9D" w:rsidR="007862A6" w:rsidRPr="00F8039F" w:rsidRDefault="007862A6" w:rsidP="007862A6">
            <w:pPr>
              <w:tabs>
                <w:tab w:val="decimal" w:pos="1132"/>
              </w:tabs>
              <w:spacing w:line="240" w:lineRule="atLeast"/>
              <w:ind w:right="-150"/>
              <w:rPr>
                <w:rFonts w:cs="Times New Roman"/>
                <w:szCs w:val="22"/>
                <w:lang w:bidi="th-TH"/>
              </w:rPr>
            </w:pPr>
            <w:r w:rsidRPr="007632FB">
              <w:t>-</w:t>
            </w:r>
          </w:p>
        </w:tc>
        <w:tc>
          <w:tcPr>
            <w:tcW w:w="292" w:type="dxa"/>
          </w:tcPr>
          <w:p w14:paraId="73AD4E8F" w14:textId="77777777" w:rsidR="007862A6" w:rsidRPr="00F8039F" w:rsidRDefault="007862A6" w:rsidP="007862A6">
            <w:pPr>
              <w:tabs>
                <w:tab w:val="decimal" w:pos="1132"/>
              </w:tabs>
              <w:spacing w:line="240" w:lineRule="atLeast"/>
              <w:ind w:right="-150"/>
              <w:rPr>
                <w:rFonts w:cs="Times New Roman"/>
                <w:szCs w:val="22"/>
                <w:rtl/>
                <w:cs/>
              </w:rPr>
            </w:pPr>
          </w:p>
        </w:tc>
        <w:tc>
          <w:tcPr>
            <w:tcW w:w="1373" w:type="dxa"/>
          </w:tcPr>
          <w:p w14:paraId="5AABAEB9" w14:textId="53118DBD" w:rsidR="007862A6" w:rsidRPr="00F8039F" w:rsidRDefault="007862A6" w:rsidP="007862A6">
            <w:pPr>
              <w:tabs>
                <w:tab w:val="decimal" w:pos="1132"/>
              </w:tabs>
              <w:spacing w:line="240" w:lineRule="atLeast"/>
              <w:ind w:right="-150"/>
              <w:rPr>
                <w:rFonts w:cs="Times New Roman"/>
                <w:szCs w:val="22"/>
                <w:lang w:bidi="th-TH"/>
              </w:rPr>
            </w:pPr>
            <w:r w:rsidRPr="007632FB">
              <w:t>-</w:t>
            </w:r>
          </w:p>
        </w:tc>
        <w:tc>
          <w:tcPr>
            <w:tcW w:w="243" w:type="dxa"/>
          </w:tcPr>
          <w:p w14:paraId="075AC2E8" w14:textId="77777777" w:rsidR="007862A6" w:rsidRPr="00F8039F" w:rsidRDefault="007862A6" w:rsidP="007862A6">
            <w:pPr>
              <w:tabs>
                <w:tab w:val="decimal" w:pos="972"/>
              </w:tabs>
              <w:spacing w:line="240" w:lineRule="atLeast"/>
              <w:ind w:right="-150"/>
              <w:rPr>
                <w:rFonts w:cs="Times New Roman"/>
                <w:szCs w:val="22"/>
                <w:lang w:bidi="th-TH"/>
              </w:rPr>
            </w:pPr>
          </w:p>
        </w:tc>
        <w:tc>
          <w:tcPr>
            <w:tcW w:w="1334" w:type="dxa"/>
          </w:tcPr>
          <w:p w14:paraId="3FF3EDA3" w14:textId="2440AFA9" w:rsidR="007862A6" w:rsidRPr="00F8039F" w:rsidRDefault="007862A6" w:rsidP="007862A6">
            <w:pPr>
              <w:tabs>
                <w:tab w:val="decimal" w:pos="1091"/>
              </w:tabs>
              <w:spacing w:line="240" w:lineRule="atLeast"/>
              <w:ind w:right="-150"/>
              <w:rPr>
                <w:rFonts w:cs="Times New Roman"/>
                <w:szCs w:val="22"/>
                <w:lang w:bidi="th-TH"/>
              </w:rPr>
            </w:pPr>
            <w:r w:rsidRPr="007632FB">
              <w:t>19,328,82</w:t>
            </w:r>
            <w:r w:rsidR="007C74CD">
              <w:t>7</w:t>
            </w:r>
          </w:p>
        </w:tc>
      </w:tr>
      <w:tr w:rsidR="007862A6" w:rsidRPr="0012708E" w14:paraId="798A6421" w14:textId="77777777" w:rsidTr="00F3534A">
        <w:trPr>
          <w:cantSplit/>
        </w:trPr>
        <w:tc>
          <w:tcPr>
            <w:tcW w:w="4680" w:type="dxa"/>
          </w:tcPr>
          <w:p w14:paraId="1E76D836" w14:textId="77777777" w:rsidR="007862A6" w:rsidRPr="0012708E" w:rsidRDefault="007862A6" w:rsidP="007862A6">
            <w:pPr>
              <w:spacing w:line="240" w:lineRule="atLeast"/>
              <w:ind w:left="-14"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287" w:type="dxa"/>
          </w:tcPr>
          <w:p w14:paraId="5051493D" w14:textId="770A8AD5" w:rsidR="007862A6" w:rsidRPr="00F8039F" w:rsidRDefault="007862A6" w:rsidP="007862A6">
            <w:pPr>
              <w:tabs>
                <w:tab w:val="decimal" w:pos="1066"/>
              </w:tabs>
              <w:spacing w:line="240" w:lineRule="atLeast"/>
              <w:ind w:right="-150"/>
              <w:rPr>
                <w:rFonts w:cs="Times New Roman"/>
                <w:szCs w:val="22"/>
                <w:lang w:bidi="th-TH"/>
              </w:rPr>
            </w:pPr>
            <w:r w:rsidRPr="007632FB">
              <w:t>246,756</w:t>
            </w:r>
          </w:p>
        </w:tc>
        <w:tc>
          <w:tcPr>
            <w:tcW w:w="236" w:type="dxa"/>
          </w:tcPr>
          <w:p w14:paraId="597376C9" w14:textId="77777777" w:rsidR="007862A6" w:rsidRPr="00F8039F" w:rsidRDefault="007862A6" w:rsidP="007862A6">
            <w:pPr>
              <w:tabs>
                <w:tab w:val="decimal" w:pos="1132"/>
              </w:tabs>
              <w:spacing w:line="240" w:lineRule="atLeast"/>
              <w:ind w:right="-150"/>
              <w:rPr>
                <w:rFonts w:cs="Times New Roman"/>
                <w:szCs w:val="22"/>
                <w:lang w:bidi="th-TH"/>
              </w:rPr>
            </w:pPr>
          </w:p>
        </w:tc>
        <w:tc>
          <w:tcPr>
            <w:tcW w:w="1330" w:type="dxa"/>
          </w:tcPr>
          <w:p w14:paraId="3DA0DDC1" w14:textId="6A7D0304" w:rsidR="007862A6" w:rsidRPr="00380C17" w:rsidRDefault="007862A6" w:rsidP="007862A6">
            <w:pPr>
              <w:tabs>
                <w:tab w:val="decimal" w:pos="1094"/>
              </w:tabs>
              <w:spacing w:line="240" w:lineRule="atLeast"/>
              <w:ind w:right="-150"/>
              <w:rPr>
                <w:rFonts w:cs="Times New Roman"/>
                <w:szCs w:val="22"/>
                <w:lang w:bidi="th-TH"/>
              </w:rPr>
            </w:pPr>
            <w:r w:rsidRPr="007632FB">
              <w:t>-</w:t>
            </w:r>
          </w:p>
        </w:tc>
        <w:tc>
          <w:tcPr>
            <w:tcW w:w="236" w:type="dxa"/>
          </w:tcPr>
          <w:p w14:paraId="5F67FBB2" w14:textId="77777777" w:rsidR="007862A6" w:rsidRPr="00F8039F" w:rsidRDefault="007862A6" w:rsidP="007862A6">
            <w:pPr>
              <w:tabs>
                <w:tab w:val="decimal" w:pos="1132"/>
              </w:tabs>
              <w:spacing w:line="240" w:lineRule="atLeast"/>
              <w:ind w:right="-150"/>
              <w:rPr>
                <w:rFonts w:cs="Times New Roman"/>
                <w:szCs w:val="22"/>
                <w:lang w:bidi="th-TH"/>
              </w:rPr>
            </w:pPr>
          </w:p>
        </w:tc>
        <w:tc>
          <w:tcPr>
            <w:tcW w:w="1405" w:type="dxa"/>
          </w:tcPr>
          <w:p w14:paraId="332FB98D" w14:textId="58E9912F" w:rsidR="007862A6" w:rsidRPr="00F8039F" w:rsidRDefault="007862A6" w:rsidP="007862A6">
            <w:pPr>
              <w:tabs>
                <w:tab w:val="decimal" w:pos="1132"/>
              </w:tabs>
              <w:spacing w:line="240" w:lineRule="atLeast"/>
              <w:ind w:right="-150"/>
              <w:rPr>
                <w:rFonts w:cs="Times New Roman"/>
                <w:szCs w:val="22"/>
                <w:lang w:bidi="th-TH"/>
              </w:rPr>
            </w:pPr>
            <w:r w:rsidRPr="007632FB">
              <w:t>-</w:t>
            </w:r>
          </w:p>
        </w:tc>
        <w:tc>
          <w:tcPr>
            <w:tcW w:w="248" w:type="dxa"/>
          </w:tcPr>
          <w:p w14:paraId="48EE208D" w14:textId="77777777" w:rsidR="007862A6" w:rsidRPr="00F8039F" w:rsidRDefault="007862A6" w:rsidP="007862A6">
            <w:pPr>
              <w:tabs>
                <w:tab w:val="decimal" w:pos="1132"/>
              </w:tabs>
              <w:spacing w:line="240" w:lineRule="atLeast"/>
              <w:ind w:right="-150"/>
              <w:rPr>
                <w:rFonts w:cs="Times New Roman"/>
                <w:szCs w:val="22"/>
                <w:lang w:bidi="th-TH"/>
              </w:rPr>
            </w:pPr>
          </w:p>
        </w:tc>
        <w:tc>
          <w:tcPr>
            <w:tcW w:w="1399" w:type="dxa"/>
          </w:tcPr>
          <w:p w14:paraId="7263A241" w14:textId="1373A506" w:rsidR="007862A6" w:rsidRPr="00F8039F" w:rsidRDefault="007862A6" w:rsidP="007862A6">
            <w:pPr>
              <w:tabs>
                <w:tab w:val="decimal" w:pos="1132"/>
              </w:tabs>
              <w:spacing w:line="240" w:lineRule="atLeast"/>
              <w:ind w:right="-150"/>
              <w:rPr>
                <w:rFonts w:cs="Times New Roman"/>
                <w:szCs w:val="22"/>
                <w:lang w:bidi="th-TH"/>
              </w:rPr>
            </w:pPr>
            <w:r w:rsidRPr="007632FB">
              <w:t>-</w:t>
            </w:r>
          </w:p>
        </w:tc>
        <w:tc>
          <w:tcPr>
            <w:tcW w:w="292" w:type="dxa"/>
          </w:tcPr>
          <w:p w14:paraId="73547A11" w14:textId="77777777" w:rsidR="007862A6" w:rsidRPr="00F8039F" w:rsidRDefault="007862A6" w:rsidP="007862A6">
            <w:pPr>
              <w:tabs>
                <w:tab w:val="decimal" w:pos="1132"/>
              </w:tabs>
              <w:spacing w:line="240" w:lineRule="atLeast"/>
              <w:ind w:right="-150"/>
              <w:rPr>
                <w:rFonts w:cs="Times New Roman"/>
                <w:szCs w:val="22"/>
                <w:lang w:bidi="th-TH"/>
              </w:rPr>
            </w:pPr>
          </w:p>
        </w:tc>
        <w:tc>
          <w:tcPr>
            <w:tcW w:w="1373" w:type="dxa"/>
          </w:tcPr>
          <w:p w14:paraId="0ADBD218" w14:textId="568E8EB3" w:rsidR="007862A6" w:rsidRPr="00F8039F" w:rsidRDefault="007862A6" w:rsidP="007862A6">
            <w:pPr>
              <w:tabs>
                <w:tab w:val="decimal" w:pos="1132"/>
              </w:tabs>
              <w:spacing w:line="240" w:lineRule="atLeast"/>
              <w:ind w:right="-150"/>
              <w:rPr>
                <w:rFonts w:cs="Times New Roman"/>
                <w:szCs w:val="22"/>
                <w:lang w:bidi="th-TH"/>
              </w:rPr>
            </w:pPr>
            <w:r w:rsidRPr="007632FB">
              <w:t>-</w:t>
            </w:r>
          </w:p>
        </w:tc>
        <w:tc>
          <w:tcPr>
            <w:tcW w:w="243" w:type="dxa"/>
          </w:tcPr>
          <w:p w14:paraId="2E179632" w14:textId="77777777" w:rsidR="007862A6" w:rsidRPr="00F8039F" w:rsidRDefault="007862A6" w:rsidP="007862A6">
            <w:pPr>
              <w:tabs>
                <w:tab w:val="decimal" w:pos="972"/>
              </w:tabs>
              <w:spacing w:line="240" w:lineRule="atLeast"/>
              <w:ind w:right="-150"/>
              <w:rPr>
                <w:rFonts w:cs="Times New Roman"/>
                <w:szCs w:val="22"/>
                <w:lang w:bidi="th-TH"/>
              </w:rPr>
            </w:pPr>
          </w:p>
        </w:tc>
        <w:tc>
          <w:tcPr>
            <w:tcW w:w="1334" w:type="dxa"/>
          </w:tcPr>
          <w:p w14:paraId="59E9CDD6" w14:textId="360559B8" w:rsidR="007862A6" w:rsidRPr="00F8039F" w:rsidRDefault="007862A6" w:rsidP="007862A6">
            <w:pPr>
              <w:tabs>
                <w:tab w:val="decimal" w:pos="1091"/>
              </w:tabs>
              <w:spacing w:line="240" w:lineRule="atLeast"/>
              <w:ind w:right="-150"/>
              <w:rPr>
                <w:rFonts w:cs="Times New Roman"/>
                <w:szCs w:val="22"/>
                <w:lang w:bidi="th-TH"/>
              </w:rPr>
            </w:pPr>
            <w:r w:rsidRPr="007632FB">
              <w:t>246,756</w:t>
            </w:r>
          </w:p>
        </w:tc>
      </w:tr>
      <w:tr w:rsidR="007862A6" w:rsidRPr="0012708E" w14:paraId="7F4F7779" w14:textId="77777777" w:rsidTr="00F3534A">
        <w:trPr>
          <w:cantSplit/>
        </w:trPr>
        <w:tc>
          <w:tcPr>
            <w:tcW w:w="4680" w:type="dxa"/>
          </w:tcPr>
          <w:p w14:paraId="4D303A94" w14:textId="77777777" w:rsidR="007862A6" w:rsidRPr="0012708E" w:rsidRDefault="007862A6" w:rsidP="007862A6">
            <w:pPr>
              <w:spacing w:line="240" w:lineRule="atLeast"/>
              <w:ind w:left="-14" w:right="-270"/>
              <w:rPr>
                <w:rFonts w:cs="Times New Roman"/>
                <w:szCs w:val="22"/>
                <w:lang w:bidi="th-TH"/>
              </w:rPr>
            </w:pPr>
            <w:r w:rsidRPr="0012708E">
              <w:rPr>
                <w:rFonts w:cs="Times New Roman"/>
                <w:szCs w:val="22"/>
                <w:lang w:bidi="th-TH"/>
              </w:rPr>
              <w:t>Debt issued and borrowings</w:t>
            </w:r>
          </w:p>
        </w:tc>
        <w:tc>
          <w:tcPr>
            <w:tcW w:w="1287" w:type="dxa"/>
          </w:tcPr>
          <w:p w14:paraId="4E440B85" w14:textId="064FC8E1" w:rsidR="007862A6" w:rsidRPr="00F8039F" w:rsidRDefault="007862A6" w:rsidP="007862A6">
            <w:pPr>
              <w:tabs>
                <w:tab w:val="decimal" w:pos="1066"/>
              </w:tabs>
              <w:spacing w:line="240" w:lineRule="atLeast"/>
              <w:ind w:right="-150"/>
              <w:rPr>
                <w:rFonts w:cs="Times New Roman"/>
                <w:szCs w:val="22"/>
                <w:lang w:bidi="th-TH"/>
              </w:rPr>
            </w:pPr>
            <w:r w:rsidRPr="007632FB">
              <w:t>-</w:t>
            </w:r>
          </w:p>
        </w:tc>
        <w:tc>
          <w:tcPr>
            <w:tcW w:w="236" w:type="dxa"/>
          </w:tcPr>
          <w:p w14:paraId="237AB94C" w14:textId="77777777" w:rsidR="007862A6" w:rsidRPr="00F8039F" w:rsidRDefault="007862A6" w:rsidP="007862A6">
            <w:pPr>
              <w:tabs>
                <w:tab w:val="decimal" w:pos="1132"/>
              </w:tabs>
              <w:spacing w:line="240" w:lineRule="atLeast"/>
              <w:ind w:right="-150"/>
              <w:rPr>
                <w:rFonts w:cs="Times New Roman"/>
                <w:szCs w:val="22"/>
                <w:lang w:bidi="th-TH"/>
              </w:rPr>
            </w:pPr>
          </w:p>
        </w:tc>
        <w:tc>
          <w:tcPr>
            <w:tcW w:w="1330" w:type="dxa"/>
          </w:tcPr>
          <w:p w14:paraId="36235321" w14:textId="3DDA1BD5" w:rsidR="007862A6" w:rsidRPr="00F8039F" w:rsidRDefault="007862A6" w:rsidP="007862A6">
            <w:pPr>
              <w:tabs>
                <w:tab w:val="decimal" w:pos="1094"/>
              </w:tabs>
              <w:spacing w:line="240" w:lineRule="atLeast"/>
              <w:ind w:right="-150"/>
              <w:rPr>
                <w:rFonts w:cs="Times New Roman"/>
                <w:szCs w:val="22"/>
                <w:lang w:bidi="th-TH"/>
              </w:rPr>
            </w:pPr>
            <w:r w:rsidRPr="007632FB">
              <w:t>-</w:t>
            </w:r>
          </w:p>
        </w:tc>
        <w:tc>
          <w:tcPr>
            <w:tcW w:w="236" w:type="dxa"/>
          </w:tcPr>
          <w:p w14:paraId="0438ED83" w14:textId="77777777" w:rsidR="007862A6" w:rsidRPr="00F8039F" w:rsidRDefault="007862A6" w:rsidP="007862A6">
            <w:pPr>
              <w:tabs>
                <w:tab w:val="decimal" w:pos="1132"/>
              </w:tabs>
              <w:spacing w:line="240" w:lineRule="atLeast"/>
              <w:ind w:right="-150"/>
              <w:rPr>
                <w:rFonts w:cs="Times New Roman"/>
                <w:szCs w:val="22"/>
                <w:lang w:bidi="th-TH"/>
              </w:rPr>
            </w:pPr>
          </w:p>
        </w:tc>
        <w:tc>
          <w:tcPr>
            <w:tcW w:w="1405" w:type="dxa"/>
          </w:tcPr>
          <w:p w14:paraId="16FC69DF" w14:textId="736A87C7" w:rsidR="007862A6" w:rsidRPr="00F8039F" w:rsidRDefault="007862A6" w:rsidP="007862A6">
            <w:pPr>
              <w:tabs>
                <w:tab w:val="decimal" w:pos="1132"/>
              </w:tabs>
              <w:spacing w:line="240" w:lineRule="atLeast"/>
              <w:ind w:right="-150"/>
              <w:rPr>
                <w:rFonts w:cs="Times New Roman"/>
                <w:szCs w:val="22"/>
                <w:lang w:bidi="th-TH"/>
              </w:rPr>
            </w:pPr>
            <w:r w:rsidRPr="007632FB">
              <w:t>-</w:t>
            </w:r>
          </w:p>
        </w:tc>
        <w:tc>
          <w:tcPr>
            <w:tcW w:w="248" w:type="dxa"/>
          </w:tcPr>
          <w:p w14:paraId="6C765B16" w14:textId="77777777" w:rsidR="007862A6" w:rsidRPr="00F8039F" w:rsidRDefault="007862A6" w:rsidP="007862A6">
            <w:pPr>
              <w:tabs>
                <w:tab w:val="decimal" w:pos="1132"/>
              </w:tabs>
              <w:spacing w:line="240" w:lineRule="atLeast"/>
              <w:ind w:right="-150"/>
              <w:rPr>
                <w:rFonts w:cs="Times New Roman"/>
                <w:szCs w:val="22"/>
                <w:lang w:bidi="th-TH"/>
              </w:rPr>
            </w:pPr>
          </w:p>
        </w:tc>
        <w:tc>
          <w:tcPr>
            <w:tcW w:w="1399" w:type="dxa"/>
          </w:tcPr>
          <w:p w14:paraId="13915B59" w14:textId="58E7CF7C" w:rsidR="007862A6" w:rsidRPr="00F8039F" w:rsidRDefault="007862A6" w:rsidP="007862A6">
            <w:pPr>
              <w:tabs>
                <w:tab w:val="decimal" w:pos="1132"/>
              </w:tabs>
              <w:spacing w:line="240" w:lineRule="atLeast"/>
              <w:ind w:right="-150"/>
              <w:rPr>
                <w:rFonts w:cs="Times New Roman"/>
                <w:szCs w:val="22"/>
                <w:lang w:bidi="th-TH"/>
              </w:rPr>
            </w:pPr>
            <w:r w:rsidRPr="007632FB">
              <w:t>2,648,291</w:t>
            </w:r>
          </w:p>
        </w:tc>
        <w:tc>
          <w:tcPr>
            <w:tcW w:w="292" w:type="dxa"/>
          </w:tcPr>
          <w:p w14:paraId="4A6A1EA7" w14:textId="77777777" w:rsidR="007862A6" w:rsidRPr="00F8039F" w:rsidRDefault="007862A6" w:rsidP="007862A6">
            <w:pPr>
              <w:tabs>
                <w:tab w:val="decimal" w:pos="1132"/>
              </w:tabs>
              <w:spacing w:line="240" w:lineRule="atLeast"/>
              <w:ind w:right="-150"/>
              <w:rPr>
                <w:rFonts w:cs="Times New Roman"/>
                <w:szCs w:val="22"/>
                <w:lang w:bidi="th-TH"/>
              </w:rPr>
            </w:pPr>
          </w:p>
        </w:tc>
        <w:tc>
          <w:tcPr>
            <w:tcW w:w="1373" w:type="dxa"/>
          </w:tcPr>
          <w:p w14:paraId="6426C4C8" w14:textId="500F9AFE" w:rsidR="007862A6" w:rsidRPr="00380C17" w:rsidRDefault="007862A6" w:rsidP="007862A6">
            <w:pPr>
              <w:tabs>
                <w:tab w:val="decimal" w:pos="1132"/>
              </w:tabs>
              <w:spacing w:line="240" w:lineRule="atLeast"/>
              <w:ind w:right="-150"/>
              <w:rPr>
                <w:rFonts w:cs="Times New Roman"/>
                <w:szCs w:val="22"/>
                <w:lang w:bidi="th-TH"/>
              </w:rPr>
            </w:pPr>
            <w:r w:rsidRPr="007632FB">
              <w:t>-</w:t>
            </w:r>
          </w:p>
        </w:tc>
        <w:tc>
          <w:tcPr>
            <w:tcW w:w="243" w:type="dxa"/>
          </w:tcPr>
          <w:p w14:paraId="3E581DE0" w14:textId="77777777" w:rsidR="007862A6" w:rsidRPr="00F8039F" w:rsidRDefault="007862A6" w:rsidP="007862A6">
            <w:pPr>
              <w:tabs>
                <w:tab w:val="decimal" w:pos="972"/>
              </w:tabs>
              <w:spacing w:line="240" w:lineRule="atLeast"/>
              <w:ind w:right="-150"/>
              <w:rPr>
                <w:rFonts w:cs="Times New Roman"/>
                <w:szCs w:val="22"/>
                <w:lang w:bidi="th-TH"/>
              </w:rPr>
            </w:pPr>
          </w:p>
        </w:tc>
        <w:tc>
          <w:tcPr>
            <w:tcW w:w="1334" w:type="dxa"/>
          </w:tcPr>
          <w:p w14:paraId="557EDF75" w14:textId="01B9DF0A" w:rsidR="007862A6" w:rsidRPr="00F8039F" w:rsidRDefault="007862A6" w:rsidP="007862A6">
            <w:pPr>
              <w:tabs>
                <w:tab w:val="decimal" w:pos="1091"/>
              </w:tabs>
              <w:spacing w:line="240" w:lineRule="atLeast"/>
              <w:ind w:right="-150"/>
              <w:rPr>
                <w:rFonts w:cs="Times New Roman"/>
                <w:szCs w:val="22"/>
                <w:lang w:bidi="th-TH"/>
              </w:rPr>
            </w:pPr>
            <w:r w:rsidRPr="007632FB">
              <w:t>2,648,291</w:t>
            </w:r>
          </w:p>
        </w:tc>
      </w:tr>
      <w:tr w:rsidR="007862A6" w:rsidRPr="0012708E" w14:paraId="5785425B" w14:textId="77777777" w:rsidTr="00F3534A">
        <w:trPr>
          <w:cantSplit/>
        </w:trPr>
        <w:tc>
          <w:tcPr>
            <w:tcW w:w="4680" w:type="dxa"/>
          </w:tcPr>
          <w:p w14:paraId="26A75358" w14:textId="77777777" w:rsidR="007862A6" w:rsidRPr="0012708E" w:rsidRDefault="007862A6" w:rsidP="007862A6">
            <w:pPr>
              <w:spacing w:line="240" w:lineRule="atLeast"/>
              <w:ind w:left="-14" w:right="-270"/>
              <w:rPr>
                <w:rFonts w:cs="Times New Roman"/>
                <w:szCs w:val="22"/>
                <w:lang w:bidi="th-TH"/>
              </w:rPr>
            </w:pPr>
            <w:r w:rsidRPr="0012708E">
              <w:rPr>
                <w:rFonts w:cs="Times New Roman"/>
                <w:szCs w:val="22"/>
                <w:lang w:bidi="th-TH"/>
              </w:rPr>
              <w:t>Other financial liabilities</w:t>
            </w:r>
          </w:p>
        </w:tc>
        <w:tc>
          <w:tcPr>
            <w:tcW w:w="1287" w:type="dxa"/>
            <w:tcBorders>
              <w:bottom w:val="single" w:sz="4" w:space="0" w:color="auto"/>
            </w:tcBorders>
          </w:tcPr>
          <w:p w14:paraId="7C353081" w14:textId="52AE312A" w:rsidR="007862A6" w:rsidRPr="00F8039F" w:rsidRDefault="007862A6" w:rsidP="007862A6">
            <w:pPr>
              <w:tabs>
                <w:tab w:val="decimal" w:pos="1066"/>
              </w:tabs>
              <w:spacing w:line="240" w:lineRule="atLeast"/>
              <w:ind w:right="-150"/>
              <w:rPr>
                <w:rFonts w:cs="Times New Roman"/>
                <w:szCs w:val="22"/>
                <w:lang w:bidi="th-TH"/>
              </w:rPr>
            </w:pPr>
            <w:r w:rsidRPr="007632FB">
              <w:t>-</w:t>
            </w:r>
          </w:p>
        </w:tc>
        <w:tc>
          <w:tcPr>
            <w:tcW w:w="236" w:type="dxa"/>
          </w:tcPr>
          <w:p w14:paraId="1F92C764" w14:textId="77777777" w:rsidR="007862A6" w:rsidRPr="00F8039F" w:rsidRDefault="007862A6" w:rsidP="007862A6">
            <w:pPr>
              <w:tabs>
                <w:tab w:val="decimal" w:pos="1132"/>
              </w:tabs>
              <w:spacing w:line="240" w:lineRule="atLeast"/>
              <w:ind w:right="-150"/>
              <w:rPr>
                <w:rFonts w:cs="Times New Roman"/>
                <w:szCs w:val="22"/>
                <w:lang w:bidi="th-TH"/>
              </w:rPr>
            </w:pPr>
          </w:p>
        </w:tc>
        <w:tc>
          <w:tcPr>
            <w:tcW w:w="1330" w:type="dxa"/>
            <w:tcBorders>
              <w:bottom w:val="single" w:sz="4" w:space="0" w:color="auto"/>
            </w:tcBorders>
          </w:tcPr>
          <w:p w14:paraId="5CF80AFD" w14:textId="7FA0EA61" w:rsidR="007862A6" w:rsidRPr="00F8039F" w:rsidRDefault="007862A6" w:rsidP="007862A6">
            <w:pPr>
              <w:tabs>
                <w:tab w:val="decimal" w:pos="1094"/>
              </w:tabs>
              <w:spacing w:line="240" w:lineRule="atLeast"/>
              <w:ind w:right="-150"/>
              <w:rPr>
                <w:rFonts w:cs="Times New Roman"/>
                <w:szCs w:val="22"/>
                <w:lang w:bidi="th-TH"/>
              </w:rPr>
            </w:pPr>
            <w:r w:rsidRPr="007632FB">
              <w:t>2,267,919</w:t>
            </w:r>
          </w:p>
        </w:tc>
        <w:tc>
          <w:tcPr>
            <w:tcW w:w="236" w:type="dxa"/>
          </w:tcPr>
          <w:p w14:paraId="32CA6693" w14:textId="77777777" w:rsidR="007862A6" w:rsidRPr="00F8039F" w:rsidRDefault="007862A6" w:rsidP="007862A6">
            <w:pPr>
              <w:tabs>
                <w:tab w:val="decimal" w:pos="1132"/>
              </w:tabs>
              <w:spacing w:line="240" w:lineRule="atLeast"/>
              <w:ind w:right="-150"/>
              <w:rPr>
                <w:rFonts w:cs="Times New Roman"/>
                <w:szCs w:val="22"/>
                <w:lang w:bidi="th-TH"/>
              </w:rPr>
            </w:pPr>
          </w:p>
        </w:tc>
        <w:tc>
          <w:tcPr>
            <w:tcW w:w="1405" w:type="dxa"/>
            <w:tcBorders>
              <w:bottom w:val="single" w:sz="4" w:space="0" w:color="auto"/>
            </w:tcBorders>
          </w:tcPr>
          <w:p w14:paraId="19CDE700" w14:textId="5B4C7F13" w:rsidR="007862A6" w:rsidRPr="00F8039F" w:rsidRDefault="007862A6" w:rsidP="007862A6">
            <w:pPr>
              <w:tabs>
                <w:tab w:val="decimal" w:pos="1132"/>
              </w:tabs>
              <w:spacing w:line="240" w:lineRule="atLeast"/>
              <w:ind w:right="-150"/>
              <w:rPr>
                <w:rFonts w:cs="Times New Roman"/>
                <w:szCs w:val="22"/>
                <w:lang w:bidi="th-TH"/>
              </w:rPr>
            </w:pPr>
            <w:r w:rsidRPr="007632FB">
              <w:t>13,263</w:t>
            </w:r>
          </w:p>
        </w:tc>
        <w:tc>
          <w:tcPr>
            <w:tcW w:w="248" w:type="dxa"/>
          </w:tcPr>
          <w:p w14:paraId="0B23BD6D" w14:textId="77777777" w:rsidR="007862A6" w:rsidRPr="00F8039F" w:rsidRDefault="007862A6" w:rsidP="007862A6">
            <w:pPr>
              <w:tabs>
                <w:tab w:val="decimal" w:pos="1132"/>
              </w:tabs>
              <w:spacing w:line="240" w:lineRule="atLeast"/>
              <w:ind w:right="-150"/>
              <w:rPr>
                <w:rFonts w:cs="Times New Roman"/>
                <w:szCs w:val="22"/>
                <w:lang w:bidi="th-TH"/>
              </w:rPr>
            </w:pPr>
          </w:p>
        </w:tc>
        <w:tc>
          <w:tcPr>
            <w:tcW w:w="1399" w:type="dxa"/>
            <w:tcBorders>
              <w:bottom w:val="single" w:sz="4" w:space="0" w:color="auto"/>
            </w:tcBorders>
          </w:tcPr>
          <w:p w14:paraId="7526AA94" w14:textId="20B3F537" w:rsidR="007862A6" w:rsidRPr="00380C17" w:rsidRDefault="007862A6" w:rsidP="007862A6">
            <w:pPr>
              <w:tabs>
                <w:tab w:val="decimal" w:pos="1132"/>
              </w:tabs>
              <w:spacing w:line="240" w:lineRule="atLeast"/>
              <w:ind w:right="-150"/>
              <w:rPr>
                <w:rFonts w:cs="Times New Roman"/>
                <w:szCs w:val="22"/>
                <w:lang w:bidi="th-TH"/>
              </w:rPr>
            </w:pPr>
            <w:r w:rsidRPr="007632FB">
              <w:t>-</w:t>
            </w:r>
          </w:p>
        </w:tc>
        <w:tc>
          <w:tcPr>
            <w:tcW w:w="292" w:type="dxa"/>
          </w:tcPr>
          <w:p w14:paraId="676AE181" w14:textId="77777777" w:rsidR="007862A6" w:rsidRPr="00F8039F" w:rsidRDefault="007862A6" w:rsidP="007862A6">
            <w:pPr>
              <w:tabs>
                <w:tab w:val="decimal" w:pos="1132"/>
              </w:tabs>
              <w:spacing w:line="240" w:lineRule="atLeast"/>
              <w:ind w:right="-150"/>
              <w:rPr>
                <w:rFonts w:cs="Times New Roman"/>
                <w:szCs w:val="22"/>
                <w:lang w:bidi="th-TH"/>
              </w:rPr>
            </w:pPr>
          </w:p>
        </w:tc>
        <w:tc>
          <w:tcPr>
            <w:tcW w:w="1373" w:type="dxa"/>
            <w:tcBorders>
              <w:bottom w:val="single" w:sz="4" w:space="0" w:color="auto"/>
            </w:tcBorders>
          </w:tcPr>
          <w:p w14:paraId="0A5A07E1" w14:textId="32D2F561" w:rsidR="007862A6" w:rsidRPr="00F8039F" w:rsidRDefault="007862A6" w:rsidP="007862A6">
            <w:pPr>
              <w:tabs>
                <w:tab w:val="decimal" w:pos="1132"/>
              </w:tabs>
              <w:spacing w:line="240" w:lineRule="atLeast"/>
              <w:ind w:right="-150"/>
              <w:rPr>
                <w:rFonts w:cs="Times New Roman"/>
                <w:szCs w:val="22"/>
                <w:lang w:bidi="th-TH"/>
              </w:rPr>
            </w:pPr>
            <w:r w:rsidRPr="007632FB">
              <w:t>-</w:t>
            </w:r>
          </w:p>
        </w:tc>
        <w:tc>
          <w:tcPr>
            <w:tcW w:w="243" w:type="dxa"/>
          </w:tcPr>
          <w:p w14:paraId="3AECF970" w14:textId="77777777" w:rsidR="007862A6" w:rsidRPr="00F8039F" w:rsidRDefault="007862A6" w:rsidP="007862A6">
            <w:pPr>
              <w:tabs>
                <w:tab w:val="decimal" w:pos="972"/>
              </w:tabs>
              <w:spacing w:line="240" w:lineRule="atLeast"/>
              <w:ind w:right="-150"/>
              <w:rPr>
                <w:rFonts w:cs="Times New Roman"/>
                <w:szCs w:val="22"/>
                <w:lang w:bidi="th-TH"/>
              </w:rPr>
            </w:pPr>
          </w:p>
        </w:tc>
        <w:tc>
          <w:tcPr>
            <w:tcW w:w="1334" w:type="dxa"/>
            <w:tcBorders>
              <w:bottom w:val="single" w:sz="4" w:space="0" w:color="auto"/>
            </w:tcBorders>
          </w:tcPr>
          <w:p w14:paraId="302A0818" w14:textId="621C5F21" w:rsidR="007862A6" w:rsidRPr="00F8039F" w:rsidRDefault="007862A6" w:rsidP="007862A6">
            <w:pPr>
              <w:tabs>
                <w:tab w:val="decimal" w:pos="1091"/>
              </w:tabs>
              <w:spacing w:line="240" w:lineRule="atLeast"/>
              <w:ind w:right="-150"/>
              <w:rPr>
                <w:rFonts w:cs="Times New Roman"/>
                <w:szCs w:val="22"/>
                <w:lang w:bidi="th-TH"/>
              </w:rPr>
            </w:pPr>
            <w:r w:rsidRPr="007632FB">
              <w:t>2,281,182</w:t>
            </w:r>
          </w:p>
        </w:tc>
      </w:tr>
      <w:tr w:rsidR="007862A6" w:rsidRPr="0012708E" w14:paraId="32A9FA8A" w14:textId="77777777" w:rsidTr="002247BB">
        <w:trPr>
          <w:cantSplit/>
          <w:trHeight w:val="172"/>
        </w:trPr>
        <w:tc>
          <w:tcPr>
            <w:tcW w:w="4680" w:type="dxa"/>
          </w:tcPr>
          <w:p w14:paraId="2E4F7B65" w14:textId="77777777" w:rsidR="007862A6" w:rsidRPr="0012708E" w:rsidRDefault="007862A6" w:rsidP="007862A6">
            <w:pPr>
              <w:spacing w:line="240" w:lineRule="atLeast"/>
              <w:ind w:left="-14"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287" w:type="dxa"/>
            <w:tcBorders>
              <w:top w:val="single" w:sz="4" w:space="0" w:color="auto"/>
              <w:bottom w:val="single" w:sz="4" w:space="0" w:color="auto"/>
            </w:tcBorders>
          </w:tcPr>
          <w:p w14:paraId="3A3D9F78" w14:textId="609FAEEC" w:rsidR="007862A6" w:rsidRPr="007862A6" w:rsidRDefault="007862A6" w:rsidP="007862A6">
            <w:pPr>
              <w:tabs>
                <w:tab w:val="decimal" w:pos="1066"/>
              </w:tabs>
              <w:spacing w:line="240" w:lineRule="atLeast"/>
              <w:ind w:left="-92" w:right="-150"/>
              <w:rPr>
                <w:rFonts w:cs="Times New Roman"/>
                <w:b/>
                <w:bCs/>
                <w:szCs w:val="22"/>
              </w:rPr>
            </w:pPr>
            <w:r w:rsidRPr="00AA6956">
              <w:rPr>
                <w:b/>
                <w:bCs/>
              </w:rPr>
              <w:t>43,079,19</w:t>
            </w:r>
            <w:r w:rsidR="009C16E3">
              <w:rPr>
                <w:b/>
                <w:bCs/>
              </w:rPr>
              <w:t>0</w:t>
            </w:r>
          </w:p>
        </w:tc>
        <w:tc>
          <w:tcPr>
            <w:tcW w:w="236" w:type="dxa"/>
          </w:tcPr>
          <w:p w14:paraId="691B86E6" w14:textId="77777777" w:rsidR="007862A6" w:rsidRPr="007862A6" w:rsidRDefault="007862A6" w:rsidP="007862A6">
            <w:pPr>
              <w:tabs>
                <w:tab w:val="decimal" w:pos="1132"/>
              </w:tabs>
              <w:spacing w:line="240" w:lineRule="atLeast"/>
              <w:ind w:left="-92" w:right="-150"/>
              <w:rPr>
                <w:rFonts w:cs="Times New Roman"/>
                <w:b/>
                <w:bCs/>
                <w:szCs w:val="22"/>
                <w:rtl/>
                <w:cs/>
              </w:rPr>
            </w:pPr>
          </w:p>
        </w:tc>
        <w:tc>
          <w:tcPr>
            <w:tcW w:w="1330" w:type="dxa"/>
            <w:tcBorders>
              <w:top w:val="single" w:sz="4" w:space="0" w:color="auto"/>
              <w:bottom w:val="single" w:sz="4" w:space="0" w:color="auto"/>
            </w:tcBorders>
          </w:tcPr>
          <w:p w14:paraId="60130A42" w14:textId="499F9819" w:rsidR="007862A6" w:rsidRPr="007862A6" w:rsidRDefault="007862A6" w:rsidP="007862A6">
            <w:pPr>
              <w:tabs>
                <w:tab w:val="decimal" w:pos="1094"/>
              </w:tabs>
              <w:spacing w:line="240" w:lineRule="atLeast"/>
              <w:ind w:left="-92" w:right="-150"/>
              <w:rPr>
                <w:rFonts w:cs="Times New Roman"/>
                <w:b/>
                <w:bCs/>
                <w:szCs w:val="22"/>
              </w:rPr>
            </w:pPr>
            <w:r w:rsidRPr="00AA6956">
              <w:rPr>
                <w:b/>
                <w:bCs/>
              </w:rPr>
              <w:t>101,073,45</w:t>
            </w:r>
            <w:r w:rsidR="00EE088A">
              <w:rPr>
                <w:b/>
                <w:bCs/>
              </w:rPr>
              <w:t>5</w:t>
            </w:r>
          </w:p>
        </w:tc>
        <w:tc>
          <w:tcPr>
            <w:tcW w:w="236" w:type="dxa"/>
          </w:tcPr>
          <w:p w14:paraId="557D649C" w14:textId="77777777" w:rsidR="007862A6" w:rsidRPr="007862A6" w:rsidRDefault="007862A6" w:rsidP="007862A6">
            <w:pPr>
              <w:tabs>
                <w:tab w:val="decimal" w:pos="1132"/>
              </w:tabs>
              <w:spacing w:line="240" w:lineRule="atLeast"/>
              <w:ind w:left="-92" w:right="-150"/>
              <w:rPr>
                <w:rFonts w:cs="Times New Roman"/>
                <w:b/>
                <w:bCs/>
                <w:szCs w:val="22"/>
                <w:rtl/>
                <w:cs/>
              </w:rPr>
            </w:pPr>
          </w:p>
        </w:tc>
        <w:tc>
          <w:tcPr>
            <w:tcW w:w="1405" w:type="dxa"/>
            <w:tcBorders>
              <w:top w:val="single" w:sz="4" w:space="0" w:color="auto"/>
              <w:bottom w:val="single" w:sz="4" w:space="0" w:color="auto"/>
            </w:tcBorders>
          </w:tcPr>
          <w:p w14:paraId="46899E52" w14:textId="4CBBB156" w:rsidR="007862A6" w:rsidRPr="007862A6" w:rsidRDefault="007862A6" w:rsidP="007862A6">
            <w:pPr>
              <w:tabs>
                <w:tab w:val="decimal" w:pos="1132"/>
              </w:tabs>
              <w:spacing w:line="240" w:lineRule="atLeast"/>
              <w:ind w:left="-92" w:right="-150"/>
              <w:rPr>
                <w:rFonts w:cs="Times New Roman"/>
                <w:b/>
                <w:bCs/>
                <w:szCs w:val="22"/>
              </w:rPr>
            </w:pPr>
            <w:r w:rsidRPr="00AA6956">
              <w:rPr>
                <w:b/>
                <w:bCs/>
              </w:rPr>
              <w:t>18,600,253</w:t>
            </w:r>
          </w:p>
        </w:tc>
        <w:tc>
          <w:tcPr>
            <w:tcW w:w="248" w:type="dxa"/>
          </w:tcPr>
          <w:p w14:paraId="288B8DFA" w14:textId="77777777" w:rsidR="007862A6" w:rsidRPr="007862A6" w:rsidRDefault="007862A6" w:rsidP="007862A6">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tcPr>
          <w:p w14:paraId="0CD26FAA" w14:textId="578F06DC" w:rsidR="007862A6" w:rsidRPr="007862A6" w:rsidRDefault="007862A6" w:rsidP="007862A6">
            <w:pPr>
              <w:tabs>
                <w:tab w:val="decimal" w:pos="1132"/>
              </w:tabs>
              <w:spacing w:line="240" w:lineRule="atLeast"/>
              <w:ind w:left="-92" w:right="-150"/>
              <w:rPr>
                <w:rFonts w:cs="Times New Roman"/>
                <w:b/>
                <w:bCs/>
                <w:szCs w:val="22"/>
              </w:rPr>
            </w:pPr>
            <w:r w:rsidRPr="00AA6956">
              <w:rPr>
                <w:b/>
                <w:bCs/>
              </w:rPr>
              <w:t>2,648,291</w:t>
            </w:r>
          </w:p>
        </w:tc>
        <w:tc>
          <w:tcPr>
            <w:tcW w:w="292" w:type="dxa"/>
          </w:tcPr>
          <w:p w14:paraId="001276F2" w14:textId="77777777" w:rsidR="007862A6" w:rsidRPr="007862A6" w:rsidRDefault="007862A6" w:rsidP="007862A6">
            <w:pPr>
              <w:tabs>
                <w:tab w:val="decimal" w:pos="1132"/>
              </w:tabs>
              <w:spacing w:line="240" w:lineRule="atLeast"/>
              <w:ind w:left="-92" w:right="-150"/>
              <w:rPr>
                <w:rFonts w:cs="Times New Roman"/>
                <w:b/>
                <w:bCs/>
                <w:szCs w:val="22"/>
                <w:rtl/>
                <w:cs/>
              </w:rPr>
            </w:pPr>
          </w:p>
        </w:tc>
        <w:tc>
          <w:tcPr>
            <w:tcW w:w="1373" w:type="dxa"/>
            <w:tcBorders>
              <w:top w:val="single" w:sz="4" w:space="0" w:color="auto"/>
              <w:bottom w:val="single" w:sz="4" w:space="0" w:color="auto"/>
            </w:tcBorders>
          </w:tcPr>
          <w:p w14:paraId="5F69DF81" w14:textId="2506FEDD" w:rsidR="007862A6" w:rsidRPr="007862A6" w:rsidRDefault="007862A6" w:rsidP="007862A6">
            <w:pPr>
              <w:tabs>
                <w:tab w:val="decimal" w:pos="1132"/>
              </w:tabs>
              <w:spacing w:line="240" w:lineRule="atLeast"/>
              <w:ind w:left="-92" w:right="-150"/>
              <w:rPr>
                <w:rFonts w:cs="Times New Roman"/>
                <w:b/>
                <w:bCs/>
                <w:szCs w:val="22"/>
              </w:rPr>
            </w:pPr>
            <w:r w:rsidRPr="00AA6956">
              <w:rPr>
                <w:b/>
                <w:bCs/>
              </w:rPr>
              <w:t>-</w:t>
            </w:r>
          </w:p>
        </w:tc>
        <w:tc>
          <w:tcPr>
            <w:tcW w:w="243" w:type="dxa"/>
          </w:tcPr>
          <w:p w14:paraId="7BB03D8A" w14:textId="77777777" w:rsidR="007862A6" w:rsidRPr="007862A6" w:rsidRDefault="007862A6" w:rsidP="007862A6">
            <w:pPr>
              <w:tabs>
                <w:tab w:val="decimal" w:pos="972"/>
              </w:tabs>
              <w:spacing w:line="240" w:lineRule="atLeast"/>
              <w:ind w:left="-92" w:right="-150"/>
              <w:rPr>
                <w:rFonts w:cs="Times New Roman"/>
                <w:b/>
                <w:bCs/>
                <w:szCs w:val="22"/>
                <w:rtl/>
                <w:cs/>
              </w:rPr>
            </w:pPr>
          </w:p>
        </w:tc>
        <w:tc>
          <w:tcPr>
            <w:tcW w:w="1334" w:type="dxa"/>
            <w:tcBorders>
              <w:top w:val="single" w:sz="4" w:space="0" w:color="auto"/>
              <w:left w:val="nil"/>
              <w:bottom w:val="single" w:sz="4" w:space="0" w:color="auto"/>
            </w:tcBorders>
          </w:tcPr>
          <w:p w14:paraId="3335D144" w14:textId="3B693B3E" w:rsidR="007862A6" w:rsidRPr="007862A6" w:rsidRDefault="007862A6" w:rsidP="007862A6">
            <w:pPr>
              <w:tabs>
                <w:tab w:val="decimal" w:pos="1091"/>
              </w:tabs>
              <w:spacing w:line="240" w:lineRule="atLeast"/>
              <w:ind w:left="-92" w:right="-150"/>
              <w:rPr>
                <w:rFonts w:cs="Times New Roman"/>
                <w:b/>
                <w:bCs/>
                <w:szCs w:val="22"/>
              </w:rPr>
            </w:pPr>
            <w:r w:rsidRPr="00AA6956">
              <w:rPr>
                <w:b/>
                <w:bCs/>
              </w:rPr>
              <w:t>165,401,1</w:t>
            </w:r>
            <w:r w:rsidR="007C74CD">
              <w:rPr>
                <w:b/>
                <w:bCs/>
              </w:rPr>
              <w:t>89</w:t>
            </w:r>
          </w:p>
        </w:tc>
      </w:tr>
      <w:tr w:rsidR="003D0FFE" w:rsidRPr="0012708E" w14:paraId="08A4BDE2" w14:textId="77777777" w:rsidTr="00F3534A">
        <w:trPr>
          <w:cantSplit/>
          <w:trHeight w:val="164"/>
        </w:trPr>
        <w:tc>
          <w:tcPr>
            <w:tcW w:w="4680" w:type="dxa"/>
          </w:tcPr>
          <w:p w14:paraId="3DFD5BFF" w14:textId="77777777" w:rsidR="003D0FFE" w:rsidRPr="0012708E" w:rsidRDefault="003D0FFE" w:rsidP="003D0FFE">
            <w:pPr>
              <w:spacing w:line="240" w:lineRule="atLeast"/>
              <w:ind w:left="-14" w:right="-270"/>
              <w:rPr>
                <w:rFonts w:cs="Times New Roman"/>
                <w:b/>
                <w:bCs/>
                <w:szCs w:val="22"/>
                <w:lang w:bidi="th-TH"/>
              </w:rPr>
            </w:pPr>
          </w:p>
        </w:tc>
        <w:tc>
          <w:tcPr>
            <w:tcW w:w="1287" w:type="dxa"/>
            <w:tcBorders>
              <w:top w:val="single" w:sz="4" w:space="0" w:color="auto"/>
            </w:tcBorders>
            <w:vAlign w:val="bottom"/>
          </w:tcPr>
          <w:p w14:paraId="3BBF13A3" w14:textId="77777777" w:rsidR="003D0FFE" w:rsidRPr="00F8039F" w:rsidRDefault="003D0FFE" w:rsidP="003D0FFE">
            <w:pPr>
              <w:tabs>
                <w:tab w:val="decimal" w:pos="1066"/>
              </w:tabs>
              <w:spacing w:line="240" w:lineRule="atLeast"/>
              <w:ind w:left="-92" w:right="-150"/>
              <w:rPr>
                <w:rFonts w:cs="Times New Roman"/>
                <w:b/>
                <w:bCs/>
                <w:szCs w:val="22"/>
              </w:rPr>
            </w:pPr>
          </w:p>
        </w:tc>
        <w:tc>
          <w:tcPr>
            <w:tcW w:w="236" w:type="dxa"/>
          </w:tcPr>
          <w:p w14:paraId="2C61316D"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330" w:type="dxa"/>
            <w:tcBorders>
              <w:top w:val="single" w:sz="4" w:space="0" w:color="auto"/>
            </w:tcBorders>
            <w:vAlign w:val="bottom"/>
          </w:tcPr>
          <w:p w14:paraId="27B1FAF1" w14:textId="77777777" w:rsidR="003D0FFE" w:rsidRPr="00F8039F" w:rsidRDefault="003D0FFE" w:rsidP="003D0FFE">
            <w:pPr>
              <w:tabs>
                <w:tab w:val="decimal" w:pos="1094"/>
              </w:tabs>
              <w:spacing w:line="240" w:lineRule="atLeast"/>
              <w:ind w:left="-92" w:right="-150"/>
              <w:rPr>
                <w:rFonts w:cs="Times New Roman"/>
                <w:b/>
                <w:bCs/>
                <w:szCs w:val="22"/>
              </w:rPr>
            </w:pPr>
          </w:p>
        </w:tc>
        <w:tc>
          <w:tcPr>
            <w:tcW w:w="236" w:type="dxa"/>
          </w:tcPr>
          <w:p w14:paraId="71F4A8F1"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405" w:type="dxa"/>
            <w:tcBorders>
              <w:top w:val="single" w:sz="4" w:space="0" w:color="auto"/>
            </w:tcBorders>
            <w:vAlign w:val="bottom"/>
          </w:tcPr>
          <w:p w14:paraId="52022AFF" w14:textId="77777777" w:rsidR="003D0FFE" w:rsidRPr="00F8039F" w:rsidRDefault="003D0FFE" w:rsidP="003D0FFE">
            <w:pPr>
              <w:tabs>
                <w:tab w:val="decimal" w:pos="1132"/>
              </w:tabs>
              <w:spacing w:line="240" w:lineRule="atLeast"/>
              <w:ind w:left="-92" w:right="-150"/>
              <w:rPr>
                <w:rFonts w:cs="Times New Roman"/>
                <w:b/>
                <w:bCs/>
                <w:szCs w:val="22"/>
              </w:rPr>
            </w:pPr>
          </w:p>
        </w:tc>
        <w:tc>
          <w:tcPr>
            <w:tcW w:w="248" w:type="dxa"/>
          </w:tcPr>
          <w:p w14:paraId="383865CF"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399" w:type="dxa"/>
            <w:tcBorders>
              <w:top w:val="single" w:sz="4" w:space="0" w:color="auto"/>
            </w:tcBorders>
            <w:vAlign w:val="bottom"/>
          </w:tcPr>
          <w:p w14:paraId="66A682A0" w14:textId="77777777" w:rsidR="003D0FFE" w:rsidRPr="00F8039F" w:rsidRDefault="003D0FFE" w:rsidP="003D0FFE">
            <w:pPr>
              <w:tabs>
                <w:tab w:val="decimal" w:pos="1132"/>
              </w:tabs>
              <w:spacing w:line="240" w:lineRule="atLeast"/>
              <w:ind w:left="-92" w:right="-150"/>
              <w:rPr>
                <w:rFonts w:cs="Times New Roman"/>
                <w:b/>
                <w:bCs/>
                <w:szCs w:val="22"/>
              </w:rPr>
            </w:pPr>
          </w:p>
        </w:tc>
        <w:tc>
          <w:tcPr>
            <w:tcW w:w="292" w:type="dxa"/>
          </w:tcPr>
          <w:p w14:paraId="1CEE1875" w14:textId="77777777" w:rsidR="003D0FFE" w:rsidRPr="00F8039F" w:rsidRDefault="003D0FFE" w:rsidP="003D0FFE">
            <w:pPr>
              <w:tabs>
                <w:tab w:val="decimal" w:pos="1132"/>
              </w:tabs>
              <w:spacing w:line="240" w:lineRule="atLeast"/>
              <w:ind w:left="-92" w:right="-150"/>
              <w:rPr>
                <w:rFonts w:cs="Times New Roman"/>
                <w:b/>
                <w:bCs/>
                <w:szCs w:val="22"/>
                <w:rtl/>
                <w:cs/>
              </w:rPr>
            </w:pPr>
          </w:p>
        </w:tc>
        <w:tc>
          <w:tcPr>
            <w:tcW w:w="1373" w:type="dxa"/>
            <w:tcBorders>
              <w:top w:val="single" w:sz="4" w:space="0" w:color="auto"/>
            </w:tcBorders>
            <w:vAlign w:val="bottom"/>
          </w:tcPr>
          <w:p w14:paraId="752CFC4B" w14:textId="77777777" w:rsidR="003D0FFE" w:rsidRPr="00F8039F" w:rsidRDefault="003D0FFE" w:rsidP="003D0FFE">
            <w:pPr>
              <w:tabs>
                <w:tab w:val="decimal" w:pos="1132"/>
              </w:tabs>
              <w:spacing w:line="240" w:lineRule="atLeast"/>
              <w:ind w:left="-92" w:right="-150"/>
              <w:rPr>
                <w:rFonts w:cs="Times New Roman"/>
                <w:b/>
                <w:bCs/>
                <w:szCs w:val="22"/>
              </w:rPr>
            </w:pPr>
          </w:p>
        </w:tc>
        <w:tc>
          <w:tcPr>
            <w:tcW w:w="243" w:type="dxa"/>
          </w:tcPr>
          <w:p w14:paraId="59D7C780" w14:textId="77777777" w:rsidR="003D0FFE" w:rsidRPr="00F8039F" w:rsidRDefault="003D0FFE" w:rsidP="003D0FFE">
            <w:pPr>
              <w:tabs>
                <w:tab w:val="decimal" w:pos="972"/>
              </w:tabs>
              <w:spacing w:line="240" w:lineRule="atLeast"/>
              <w:ind w:left="-92" w:right="-150"/>
              <w:rPr>
                <w:rFonts w:cs="Times New Roman"/>
                <w:b/>
                <w:bCs/>
                <w:szCs w:val="22"/>
                <w:rtl/>
                <w:cs/>
              </w:rPr>
            </w:pPr>
          </w:p>
        </w:tc>
        <w:tc>
          <w:tcPr>
            <w:tcW w:w="1334" w:type="dxa"/>
            <w:tcBorders>
              <w:top w:val="single" w:sz="4" w:space="0" w:color="auto"/>
            </w:tcBorders>
            <w:vAlign w:val="bottom"/>
          </w:tcPr>
          <w:p w14:paraId="460D55E3" w14:textId="77777777" w:rsidR="003D0FFE" w:rsidRPr="00F8039F" w:rsidRDefault="003D0FFE" w:rsidP="003D0FFE">
            <w:pPr>
              <w:tabs>
                <w:tab w:val="decimal" w:pos="1091"/>
              </w:tabs>
              <w:spacing w:line="240" w:lineRule="atLeast"/>
              <w:ind w:left="-92" w:right="-150"/>
              <w:rPr>
                <w:rFonts w:cs="Times New Roman"/>
                <w:b/>
                <w:bCs/>
                <w:szCs w:val="22"/>
              </w:rPr>
            </w:pPr>
          </w:p>
        </w:tc>
      </w:tr>
      <w:tr w:rsidR="007862A6" w:rsidRPr="0012708E" w14:paraId="0FC931B7" w14:textId="77777777" w:rsidTr="002247BB">
        <w:trPr>
          <w:cantSplit/>
          <w:trHeight w:val="164"/>
        </w:trPr>
        <w:tc>
          <w:tcPr>
            <w:tcW w:w="4680" w:type="dxa"/>
          </w:tcPr>
          <w:p w14:paraId="33154777" w14:textId="77777777" w:rsidR="007862A6" w:rsidRPr="0012708E" w:rsidRDefault="007862A6" w:rsidP="007862A6">
            <w:pPr>
              <w:spacing w:line="240" w:lineRule="atLeast"/>
              <w:ind w:left="-14"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287" w:type="dxa"/>
            <w:tcBorders>
              <w:bottom w:val="double" w:sz="4" w:space="0" w:color="auto"/>
            </w:tcBorders>
          </w:tcPr>
          <w:p w14:paraId="52637B31" w14:textId="4F127DEF" w:rsidR="007862A6" w:rsidRPr="007862A6" w:rsidRDefault="007862A6" w:rsidP="007862A6">
            <w:pPr>
              <w:tabs>
                <w:tab w:val="decimal" w:pos="1066"/>
              </w:tabs>
              <w:spacing w:line="240" w:lineRule="atLeast"/>
              <w:ind w:left="-92" w:right="-150"/>
              <w:rPr>
                <w:rFonts w:cs="Times New Roman"/>
                <w:b/>
                <w:bCs/>
                <w:szCs w:val="22"/>
                <w:rtl/>
                <w:lang w:bidi="th-TH"/>
              </w:rPr>
            </w:pPr>
            <w:r w:rsidRPr="00AA6956">
              <w:rPr>
                <w:b/>
                <w:bCs/>
              </w:rPr>
              <w:t>(40,199,83</w:t>
            </w:r>
            <w:r w:rsidR="009C16E3">
              <w:rPr>
                <w:b/>
                <w:bCs/>
              </w:rPr>
              <w:t>1</w:t>
            </w:r>
            <w:r w:rsidRPr="00AA6956">
              <w:rPr>
                <w:b/>
                <w:bCs/>
              </w:rPr>
              <w:t>)</w:t>
            </w:r>
          </w:p>
        </w:tc>
        <w:tc>
          <w:tcPr>
            <w:tcW w:w="236" w:type="dxa"/>
          </w:tcPr>
          <w:p w14:paraId="4D79F445" w14:textId="77777777" w:rsidR="007862A6" w:rsidRPr="007862A6" w:rsidRDefault="007862A6" w:rsidP="007862A6">
            <w:pPr>
              <w:tabs>
                <w:tab w:val="decimal" w:pos="1132"/>
              </w:tabs>
              <w:spacing w:line="240" w:lineRule="atLeast"/>
              <w:ind w:left="-92" w:right="-150"/>
              <w:rPr>
                <w:rFonts w:cs="Times New Roman"/>
                <w:b/>
                <w:bCs/>
                <w:szCs w:val="22"/>
                <w:rtl/>
                <w:cs/>
              </w:rPr>
            </w:pPr>
          </w:p>
        </w:tc>
        <w:tc>
          <w:tcPr>
            <w:tcW w:w="1330" w:type="dxa"/>
            <w:tcBorders>
              <w:bottom w:val="double" w:sz="4" w:space="0" w:color="auto"/>
            </w:tcBorders>
          </w:tcPr>
          <w:p w14:paraId="5A9CE35E" w14:textId="13760D72" w:rsidR="007862A6" w:rsidRPr="007862A6" w:rsidRDefault="007862A6" w:rsidP="007862A6">
            <w:pPr>
              <w:tabs>
                <w:tab w:val="decimal" w:pos="1094"/>
              </w:tabs>
              <w:spacing w:line="240" w:lineRule="atLeast"/>
              <w:ind w:left="-92" w:right="-150"/>
              <w:rPr>
                <w:b/>
                <w:bCs/>
                <w:szCs w:val="28"/>
                <w:lang w:bidi="th-TH"/>
              </w:rPr>
            </w:pPr>
            <w:r w:rsidRPr="00AA6956">
              <w:rPr>
                <w:b/>
                <w:bCs/>
              </w:rPr>
              <w:t>(38,770,47</w:t>
            </w:r>
            <w:r w:rsidR="0092334D">
              <w:rPr>
                <w:b/>
                <w:bCs/>
              </w:rPr>
              <w:t>2</w:t>
            </w:r>
            <w:r w:rsidRPr="00AA6956">
              <w:rPr>
                <w:b/>
                <w:bCs/>
              </w:rPr>
              <w:t>)</w:t>
            </w:r>
          </w:p>
        </w:tc>
        <w:tc>
          <w:tcPr>
            <w:tcW w:w="236" w:type="dxa"/>
          </w:tcPr>
          <w:p w14:paraId="4FCB60FE" w14:textId="77777777" w:rsidR="007862A6" w:rsidRPr="007862A6" w:rsidRDefault="007862A6" w:rsidP="007862A6">
            <w:pPr>
              <w:tabs>
                <w:tab w:val="decimal" w:pos="1132"/>
              </w:tabs>
              <w:spacing w:line="240" w:lineRule="atLeast"/>
              <w:ind w:left="-92" w:right="-150"/>
              <w:rPr>
                <w:rFonts w:cs="Times New Roman"/>
                <w:b/>
                <w:bCs/>
                <w:szCs w:val="22"/>
                <w:rtl/>
                <w:cs/>
              </w:rPr>
            </w:pPr>
          </w:p>
        </w:tc>
        <w:tc>
          <w:tcPr>
            <w:tcW w:w="1405" w:type="dxa"/>
            <w:tcBorders>
              <w:bottom w:val="double" w:sz="4" w:space="0" w:color="auto"/>
            </w:tcBorders>
          </w:tcPr>
          <w:p w14:paraId="4854D3EE" w14:textId="6603CAAB" w:rsidR="007862A6" w:rsidRPr="007862A6" w:rsidRDefault="007862A6" w:rsidP="007862A6">
            <w:pPr>
              <w:tabs>
                <w:tab w:val="decimal" w:pos="1132"/>
              </w:tabs>
              <w:spacing w:line="240" w:lineRule="atLeast"/>
              <w:ind w:left="-92" w:right="-150"/>
              <w:rPr>
                <w:rFonts w:cs="Times New Roman"/>
                <w:b/>
                <w:bCs/>
                <w:szCs w:val="22"/>
              </w:rPr>
            </w:pPr>
            <w:r w:rsidRPr="00AA6956">
              <w:rPr>
                <w:b/>
                <w:bCs/>
              </w:rPr>
              <w:t>50,753,933</w:t>
            </w:r>
          </w:p>
        </w:tc>
        <w:tc>
          <w:tcPr>
            <w:tcW w:w="248" w:type="dxa"/>
          </w:tcPr>
          <w:p w14:paraId="79531B43" w14:textId="77777777" w:rsidR="007862A6" w:rsidRPr="007862A6" w:rsidRDefault="007862A6" w:rsidP="007862A6">
            <w:pPr>
              <w:tabs>
                <w:tab w:val="decimal" w:pos="1132"/>
              </w:tabs>
              <w:spacing w:line="240" w:lineRule="atLeast"/>
              <w:ind w:left="-92" w:right="-150"/>
              <w:rPr>
                <w:rFonts w:cs="Times New Roman"/>
                <w:b/>
                <w:bCs/>
                <w:szCs w:val="22"/>
                <w:rtl/>
                <w:cs/>
              </w:rPr>
            </w:pPr>
          </w:p>
        </w:tc>
        <w:tc>
          <w:tcPr>
            <w:tcW w:w="1399" w:type="dxa"/>
            <w:tcBorders>
              <w:bottom w:val="double" w:sz="4" w:space="0" w:color="auto"/>
            </w:tcBorders>
          </w:tcPr>
          <w:p w14:paraId="0449D653" w14:textId="3A82FF07" w:rsidR="007862A6" w:rsidRPr="007862A6" w:rsidRDefault="007862A6" w:rsidP="007862A6">
            <w:pPr>
              <w:tabs>
                <w:tab w:val="decimal" w:pos="1132"/>
              </w:tabs>
              <w:spacing w:line="240" w:lineRule="atLeast"/>
              <w:ind w:left="-92" w:right="-150"/>
              <w:rPr>
                <w:rFonts w:cs="Times New Roman"/>
                <w:b/>
                <w:bCs/>
                <w:szCs w:val="22"/>
              </w:rPr>
            </w:pPr>
            <w:r w:rsidRPr="00AA6956">
              <w:rPr>
                <w:b/>
                <w:bCs/>
              </w:rPr>
              <w:t>46,930,502</w:t>
            </w:r>
          </w:p>
        </w:tc>
        <w:tc>
          <w:tcPr>
            <w:tcW w:w="292" w:type="dxa"/>
          </w:tcPr>
          <w:p w14:paraId="1FAFE0BB" w14:textId="77777777" w:rsidR="007862A6" w:rsidRPr="007862A6" w:rsidRDefault="007862A6" w:rsidP="007862A6">
            <w:pPr>
              <w:tabs>
                <w:tab w:val="decimal" w:pos="1132"/>
              </w:tabs>
              <w:spacing w:line="240" w:lineRule="atLeast"/>
              <w:ind w:left="-92" w:right="-150"/>
              <w:rPr>
                <w:rFonts w:cs="Times New Roman"/>
                <w:b/>
                <w:bCs/>
                <w:szCs w:val="22"/>
                <w:rtl/>
                <w:cs/>
              </w:rPr>
            </w:pPr>
          </w:p>
        </w:tc>
        <w:tc>
          <w:tcPr>
            <w:tcW w:w="1373" w:type="dxa"/>
            <w:tcBorders>
              <w:bottom w:val="double" w:sz="4" w:space="0" w:color="auto"/>
            </w:tcBorders>
          </w:tcPr>
          <w:p w14:paraId="394D30B6" w14:textId="4E7E8184" w:rsidR="007862A6" w:rsidRPr="007862A6" w:rsidRDefault="007862A6" w:rsidP="007862A6">
            <w:pPr>
              <w:tabs>
                <w:tab w:val="decimal" w:pos="1132"/>
              </w:tabs>
              <w:spacing w:line="240" w:lineRule="atLeast"/>
              <w:ind w:left="-92" w:right="-150"/>
              <w:rPr>
                <w:rFonts w:cs="Times New Roman"/>
                <w:b/>
                <w:bCs/>
                <w:szCs w:val="22"/>
              </w:rPr>
            </w:pPr>
            <w:r w:rsidRPr="00AA6956">
              <w:rPr>
                <w:b/>
                <w:bCs/>
              </w:rPr>
              <w:t>7,791,852</w:t>
            </w:r>
          </w:p>
        </w:tc>
        <w:tc>
          <w:tcPr>
            <w:tcW w:w="243" w:type="dxa"/>
          </w:tcPr>
          <w:p w14:paraId="61529A98" w14:textId="77777777" w:rsidR="007862A6" w:rsidRPr="007862A6" w:rsidRDefault="007862A6" w:rsidP="007862A6">
            <w:pPr>
              <w:tabs>
                <w:tab w:val="decimal" w:pos="972"/>
              </w:tabs>
              <w:spacing w:line="240" w:lineRule="atLeast"/>
              <w:ind w:left="-92" w:right="-150"/>
              <w:rPr>
                <w:rFonts w:cs="Times New Roman"/>
                <w:b/>
                <w:bCs/>
                <w:szCs w:val="22"/>
                <w:rtl/>
                <w:cs/>
              </w:rPr>
            </w:pPr>
          </w:p>
        </w:tc>
        <w:tc>
          <w:tcPr>
            <w:tcW w:w="1334" w:type="dxa"/>
            <w:tcBorders>
              <w:bottom w:val="double" w:sz="4" w:space="0" w:color="auto"/>
            </w:tcBorders>
          </w:tcPr>
          <w:p w14:paraId="3901A950" w14:textId="32EE9D2A" w:rsidR="007862A6" w:rsidRPr="007862A6" w:rsidRDefault="007862A6" w:rsidP="007862A6">
            <w:pPr>
              <w:tabs>
                <w:tab w:val="decimal" w:pos="1091"/>
              </w:tabs>
              <w:spacing w:line="240" w:lineRule="atLeast"/>
              <w:ind w:left="-92" w:right="-150"/>
              <w:rPr>
                <w:rFonts w:cs="Times New Roman"/>
                <w:b/>
                <w:bCs/>
                <w:szCs w:val="22"/>
                <w:cs/>
                <w:lang w:bidi="th-TH"/>
              </w:rPr>
            </w:pPr>
            <w:r w:rsidRPr="00AA6956">
              <w:rPr>
                <w:b/>
                <w:bCs/>
              </w:rPr>
              <w:t>26,505,98</w:t>
            </w:r>
            <w:r w:rsidR="00E005AB">
              <w:rPr>
                <w:b/>
                <w:bCs/>
              </w:rPr>
              <w:t>4</w:t>
            </w:r>
          </w:p>
        </w:tc>
      </w:tr>
    </w:tbl>
    <w:p w14:paraId="27956E7A" w14:textId="77777777" w:rsidR="00753486" w:rsidRPr="0012708E" w:rsidRDefault="00753486" w:rsidP="00753486">
      <w:pPr>
        <w:ind w:firstLine="547"/>
        <w:jc w:val="both"/>
        <w:rPr>
          <w:rFonts w:cs="Times New Roman"/>
          <w:sz w:val="12"/>
          <w:szCs w:val="12"/>
          <w:vertAlign w:val="superscript"/>
        </w:rPr>
      </w:pPr>
    </w:p>
    <w:p w14:paraId="759307C8" w14:textId="6EC57138" w:rsidR="00753486" w:rsidRPr="00C2079B" w:rsidRDefault="00753486" w:rsidP="00753486">
      <w:pPr>
        <w:ind w:firstLine="547"/>
        <w:jc w:val="both"/>
        <w:rPr>
          <w:rFonts w:cstheme="minorBidi"/>
          <w:sz w:val="12"/>
          <w:szCs w:val="15"/>
          <w:cs/>
          <w:lang w:bidi="th-TH"/>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249E7A45" w14:textId="180A736E"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A32F1B">
        <w:rPr>
          <w:rFonts w:cs="Times New Roman"/>
          <w:sz w:val="12"/>
          <w:szCs w:val="12"/>
        </w:rPr>
        <w:t>on of</w:t>
      </w:r>
      <w:r w:rsidRPr="0012708E">
        <w:rPr>
          <w:rFonts w:cs="Times New Roman"/>
          <w:sz w:val="12"/>
          <w:szCs w:val="12"/>
        </w:rPr>
        <w:t xml:space="preserve"> allowance for expected credit loss</w:t>
      </w:r>
    </w:p>
    <w:p w14:paraId="7F8CA307" w14:textId="77777777" w:rsidR="002D1C7D" w:rsidRPr="00C2079B" w:rsidRDefault="002D1C7D" w:rsidP="002D1C7D">
      <w:pPr>
        <w:autoSpaceDE w:val="0"/>
        <w:autoSpaceDN w:val="0"/>
        <w:adjustRightInd w:val="0"/>
        <w:spacing w:line="240" w:lineRule="atLeast"/>
        <w:ind w:left="518"/>
        <w:jc w:val="thaiDistribute"/>
        <w:rPr>
          <w:rFonts w:cstheme="minorBidi"/>
          <w:color w:val="000000"/>
          <w:szCs w:val="22"/>
          <w:cs/>
          <w:lang w:bidi="th-TH"/>
        </w:rPr>
      </w:pPr>
    </w:p>
    <w:p w14:paraId="51573E0D" w14:textId="14E656AE" w:rsidR="002D1C7D" w:rsidRDefault="002D1C7D" w:rsidP="002D1C7D">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br w:type="page"/>
      </w:r>
    </w:p>
    <w:tbl>
      <w:tblPr>
        <w:tblW w:w="14063" w:type="dxa"/>
        <w:tblInd w:w="450" w:type="dxa"/>
        <w:tblLayout w:type="fixed"/>
        <w:tblLook w:val="0000" w:firstRow="0" w:lastRow="0" w:firstColumn="0" w:lastColumn="0" w:noHBand="0" w:noVBand="0"/>
      </w:tblPr>
      <w:tblGrid>
        <w:gridCol w:w="4680"/>
        <w:gridCol w:w="1287"/>
        <w:gridCol w:w="236"/>
        <w:gridCol w:w="1330"/>
        <w:gridCol w:w="236"/>
        <w:gridCol w:w="1405"/>
        <w:gridCol w:w="248"/>
        <w:gridCol w:w="1399"/>
        <w:gridCol w:w="292"/>
        <w:gridCol w:w="1373"/>
        <w:gridCol w:w="243"/>
        <w:gridCol w:w="1334"/>
      </w:tblGrid>
      <w:tr w:rsidR="00B3201A" w:rsidRPr="0012708E" w14:paraId="76096D0D" w14:textId="77777777">
        <w:trPr>
          <w:cantSplit/>
        </w:trPr>
        <w:tc>
          <w:tcPr>
            <w:tcW w:w="4680" w:type="dxa"/>
          </w:tcPr>
          <w:p w14:paraId="5271449D" w14:textId="77777777" w:rsidR="00B3201A" w:rsidRPr="0012708E" w:rsidRDefault="00B3201A">
            <w:pPr>
              <w:spacing w:line="240" w:lineRule="atLeast"/>
              <w:ind w:left="-18" w:right="-270"/>
              <w:rPr>
                <w:rFonts w:cs="Times New Roman"/>
                <w:szCs w:val="22"/>
                <w:cs/>
                <w:lang w:bidi="th-TH"/>
              </w:rPr>
            </w:pPr>
          </w:p>
        </w:tc>
        <w:tc>
          <w:tcPr>
            <w:tcW w:w="9383" w:type="dxa"/>
            <w:gridSpan w:val="11"/>
          </w:tcPr>
          <w:p w14:paraId="5E6223EF" w14:textId="77777777" w:rsidR="00B3201A" w:rsidRPr="0012708E" w:rsidRDefault="00B3201A">
            <w:pPr>
              <w:spacing w:line="240" w:lineRule="atLeast"/>
              <w:ind w:left="-18" w:right="-270"/>
              <w:jc w:val="center"/>
              <w:rPr>
                <w:rFonts w:cs="Times New Roman"/>
                <w:szCs w:val="22"/>
                <w:cs/>
                <w:lang w:bidi="th-TH"/>
              </w:rPr>
            </w:pPr>
            <w:r w:rsidRPr="0012708E">
              <w:rPr>
                <w:rFonts w:cs="Times New Roman"/>
                <w:b/>
                <w:bCs/>
                <w:szCs w:val="22"/>
                <w:lang w:bidi="th-TH"/>
              </w:rPr>
              <w:t>Consolidated</w:t>
            </w:r>
          </w:p>
        </w:tc>
      </w:tr>
      <w:tr w:rsidR="00B3201A" w:rsidRPr="0012708E" w14:paraId="651C527B" w14:textId="77777777">
        <w:trPr>
          <w:cantSplit/>
        </w:trPr>
        <w:tc>
          <w:tcPr>
            <w:tcW w:w="4680" w:type="dxa"/>
          </w:tcPr>
          <w:p w14:paraId="62A974C5" w14:textId="77777777" w:rsidR="00B3201A" w:rsidRPr="0012708E" w:rsidRDefault="00B3201A">
            <w:pPr>
              <w:spacing w:line="240" w:lineRule="atLeast"/>
              <w:ind w:left="-18" w:right="-270"/>
              <w:rPr>
                <w:rFonts w:cs="Times New Roman"/>
                <w:szCs w:val="22"/>
                <w:cs/>
                <w:lang w:bidi="th-TH"/>
              </w:rPr>
            </w:pPr>
          </w:p>
        </w:tc>
        <w:tc>
          <w:tcPr>
            <w:tcW w:w="9383" w:type="dxa"/>
            <w:gridSpan w:val="11"/>
          </w:tcPr>
          <w:p w14:paraId="19F19CE2" w14:textId="0978F9BF" w:rsidR="00B3201A" w:rsidRPr="0012708E" w:rsidRDefault="00B3201A">
            <w:pPr>
              <w:spacing w:line="240" w:lineRule="atLeast"/>
              <w:ind w:left="-18" w:right="-270"/>
              <w:jc w:val="center"/>
              <w:rPr>
                <w:rFonts w:cs="Times New Roman"/>
                <w:szCs w:val="22"/>
                <w:lang w:bidi="th-TH"/>
              </w:rPr>
            </w:pPr>
            <w:r>
              <w:rPr>
                <w:rFonts w:cs="Times New Roman"/>
                <w:spacing w:val="-4"/>
                <w:szCs w:val="22"/>
              </w:rPr>
              <w:t xml:space="preserve">31 December </w:t>
            </w:r>
            <w:r w:rsidRPr="0012708E">
              <w:rPr>
                <w:rFonts w:cs="Times New Roman"/>
                <w:spacing w:val="-4"/>
                <w:szCs w:val="22"/>
              </w:rPr>
              <w:t>202</w:t>
            </w:r>
            <w:r>
              <w:rPr>
                <w:rFonts w:cs="Times New Roman"/>
                <w:spacing w:val="-4"/>
                <w:szCs w:val="22"/>
              </w:rPr>
              <w:t>4</w:t>
            </w:r>
          </w:p>
        </w:tc>
      </w:tr>
      <w:tr w:rsidR="00B3201A" w:rsidRPr="0012708E" w14:paraId="4E189299" w14:textId="77777777">
        <w:trPr>
          <w:cantSplit/>
        </w:trPr>
        <w:tc>
          <w:tcPr>
            <w:tcW w:w="4680" w:type="dxa"/>
          </w:tcPr>
          <w:p w14:paraId="0A95245C" w14:textId="77777777" w:rsidR="00B3201A" w:rsidRPr="0012708E" w:rsidRDefault="00B3201A">
            <w:pPr>
              <w:spacing w:line="240" w:lineRule="atLeast"/>
              <w:ind w:left="-18" w:right="-270"/>
              <w:rPr>
                <w:rFonts w:cs="Times New Roman"/>
                <w:szCs w:val="22"/>
                <w:cs/>
                <w:lang w:bidi="th-TH"/>
              </w:rPr>
            </w:pPr>
          </w:p>
        </w:tc>
        <w:tc>
          <w:tcPr>
            <w:tcW w:w="1287" w:type="dxa"/>
            <w:vAlign w:val="bottom"/>
          </w:tcPr>
          <w:p w14:paraId="16A09193" w14:textId="77777777" w:rsidR="00B3201A" w:rsidRPr="0012708E" w:rsidRDefault="00B3201A">
            <w:pPr>
              <w:spacing w:line="240" w:lineRule="atLeast"/>
              <w:ind w:left="-117" w:right="-108"/>
              <w:jc w:val="center"/>
              <w:rPr>
                <w:rFonts w:cs="Times New Roman"/>
                <w:szCs w:val="22"/>
              </w:rPr>
            </w:pPr>
          </w:p>
        </w:tc>
        <w:tc>
          <w:tcPr>
            <w:tcW w:w="236" w:type="dxa"/>
          </w:tcPr>
          <w:p w14:paraId="28FD7810" w14:textId="77777777" w:rsidR="00B3201A" w:rsidRPr="0012708E" w:rsidRDefault="00B3201A">
            <w:pPr>
              <w:spacing w:line="240" w:lineRule="atLeast"/>
              <w:ind w:left="-117" w:right="-90"/>
              <w:jc w:val="center"/>
              <w:rPr>
                <w:rFonts w:cs="Times New Roman"/>
                <w:szCs w:val="22"/>
              </w:rPr>
            </w:pPr>
          </w:p>
        </w:tc>
        <w:tc>
          <w:tcPr>
            <w:tcW w:w="1330" w:type="dxa"/>
            <w:vAlign w:val="bottom"/>
          </w:tcPr>
          <w:p w14:paraId="1EF3D87A" w14:textId="77777777" w:rsidR="00B3201A" w:rsidRPr="0012708E" w:rsidRDefault="00B3201A">
            <w:pPr>
              <w:spacing w:line="240" w:lineRule="atLeast"/>
              <w:ind w:left="-117" w:right="-90"/>
              <w:jc w:val="center"/>
              <w:rPr>
                <w:rFonts w:cs="Times New Roman"/>
                <w:szCs w:val="22"/>
              </w:rPr>
            </w:pPr>
            <w:r w:rsidRPr="0012708E">
              <w:rPr>
                <w:rFonts w:cs="Times New Roman"/>
                <w:szCs w:val="22"/>
              </w:rPr>
              <w:t>Less than</w:t>
            </w:r>
          </w:p>
        </w:tc>
        <w:tc>
          <w:tcPr>
            <w:tcW w:w="236" w:type="dxa"/>
          </w:tcPr>
          <w:p w14:paraId="0BC491EC" w14:textId="77777777" w:rsidR="00B3201A" w:rsidRPr="0012708E" w:rsidRDefault="00B3201A">
            <w:pPr>
              <w:spacing w:line="240" w:lineRule="atLeast"/>
              <w:ind w:left="-117" w:right="-90"/>
              <w:jc w:val="center"/>
              <w:rPr>
                <w:rFonts w:cs="Times New Roman"/>
                <w:szCs w:val="22"/>
              </w:rPr>
            </w:pPr>
          </w:p>
        </w:tc>
        <w:tc>
          <w:tcPr>
            <w:tcW w:w="1405" w:type="dxa"/>
            <w:vAlign w:val="bottom"/>
          </w:tcPr>
          <w:p w14:paraId="0F1EB6CC" w14:textId="77777777" w:rsidR="00B3201A" w:rsidRPr="0012708E" w:rsidRDefault="00B3201A">
            <w:pPr>
              <w:spacing w:line="240" w:lineRule="atLeast"/>
              <w:ind w:left="-117" w:right="-90"/>
              <w:jc w:val="center"/>
              <w:rPr>
                <w:rFonts w:cs="Times New Roman"/>
                <w:szCs w:val="22"/>
              </w:rPr>
            </w:pPr>
            <w:r w:rsidRPr="0012708E">
              <w:rPr>
                <w:rFonts w:cs="Times New Roman"/>
                <w:szCs w:val="22"/>
              </w:rPr>
              <w:t>Over 1 year</w:t>
            </w:r>
          </w:p>
        </w:tc>
        <w:tc>
          <w:tcPr>
            <w:tcW w:w="248" w:type="dxa"/>
          </w:tcPr>
          <w:p w14:paraId="28575C18" w14:textId="77777777" w:rsidR="00B3201A" w:rsidRPr="0012708E" w:rsidRDefault="00B3201A">
            <w:pPr>
              <w:spacing w:line="240" w:lineRule="atLeast"/>
              <w:ind w:left="-117" w:right="-90"/>
              <w:jc w:val="center"/>
              <w:rPr>
                <w:rFonts w:cs="Times New Roman"/>
                <w:szCs w:val="22"/>
              </w:rPr>
            </w:pPr>
          </w:p>
        </w:tc>
        <w:tc>
          <w:tcPr>
            <w:tcW w:w="1399" w:type="dxa"/>
          </w:tcPr>
          <w:p w14:paraId="3A74D019" w14:textId="77777777" w:rsidR="00B3201A" w:rsidRPr="0012708E" w:rsidRDefault="00B3201A">
            <w:pPr>
              <w:spacing w:line="240" w:lineRule="atLeast"/>
              <w:ind w:left="-117" w:right="-90"/>
              <w:jc w:val="center"/>
              <w:rPr>
                <w:rFonts w:cs="Times New Roman"/>
                <w:szCs w:val="22"/>
              </w:rPr>
            </w:pPr>
            <w:r w:rsidRPr="0012708E">
              <w:rPr>
                <w:rFonts w:cs="Times New Roman"/>
                <w:szCs w:val="22"/>
              </w:rPr>
              <w:t>Over</w:t>
            </w:r>
          </w:p>
        </w:tc>
        <w:tc>
          <w:tcPr>
            <w:tcW w:w="292" w:type="dxa"/>
          </w:tcPr>
          <w:p w14:paraId="2E601E95" w14:textId="77777777" w:rsidR="00B3201A" w:rsidRPr="0012708E" w:rsidRDefault="00B3201A">
            <w:pPr>
              <w:spacing w:line="240" w:lineRule="atLeast"/>
              <w:ind w:left="-117" w:right="-90"/>
              <w:jc w:val="center"/>
              <w:rPr>
                <w:rFonts w:cs="Times New Roman"/>
                <w:szCs w:val="22"/>
              </w:rPr>
            </w:pPr>
          </w:p>
        </w:tc>
        <w:tc>
          <w:tcPr>
            <w:tcW w:w="1373" w:type="dxa"/>
          </w:tcPr>
          <w:p w14:paraId="38820941" w14:textId="77777777" w:rsidR="00B3201A" w:rsidRPr="0012708E" w:rsidRDefault="00B3201A">
            <w:pPr>
              <w:spacing w:line="240" w:lineRule="atLeast"/>
              <w:ind w:left="-117" w:right="-90"/>
              <w:jc w:val="center"/>
              <w:rPr>
                <w:rFonts w:cs="Times New Roman"/>
                <w:szCs w:val="22"/>
              </w:rPr>
            </w:pPr>
            <w:r w:rsidRPr="0012708E">
              <w:rPr>
                <w:rFonts w:cs="Times New Roman"/>
                <w:szCs w:val="22"/>
              </w:rPr>
              <w:t>No</w:t>
            </w:r>
          </w:p>
        </w:tc>
        <w:tc>
          <w:tcPr>
            <w:tcW w:w="243" w:type="dxa"/>
          </w:tcPr>
          <w:p w14:paraId="6FA9D542" w14:textId="77777777" w:rsidR="00B3201A" w:rsidRPr="0012708E" w:rsidRDefault="00B3201A">
            <w:pPr>
              <w:spacing w:line="240" w:lineRule="atLeast"/>
              <w:ind w:left="-117" w:right="-90"/>
              <w:jc w:val="center"/>
              <w:rPr>
                <w:rFonts w:cs="Times New Roman"/>
                <w:szCs w:val="22"/>
              </w:rPr>
            </w:pPr>
          </w:p>
        </w:tc>
        <w:tc>
          <w:tcPr>
            <w:tcW w:w="1334" w:type="dxa"/>
          </w:tcPr>
          <w:p w14:paraId="61672C3A" w14:textId="77777777" w:rsidR="00B3201A" w:rsidRPr="0012708E" w:rsidRDefault="00B3201A">
            <w:pPr>
              <w:spacing w:line="240" w:lineRule="atLeast"/>
              <w:ind w:left="-117" w:right="-90"/>
              <w:jc w:val="center"/>
              <w:rPr>
                <w:rFonts w:cs="Times New Roman"/>
                <w:szCs w:val="22"/>
              </w:rPr>
            </w:pPr>
          </w:p>
        </w:tc>
      </w:tr>
      <w:tr w:rsidR="00B3201A" w:rsidRPr="0012708E" w14:paraId="6413FD69" w14:textId="77777777">
        <w:trPr>
          <w:cantSplit/>
        </w:trPr>
        <w:tc>
          <w:tcPr>
            <w:tcW w:w="4680" w:type="dxa"/>
          </w:tcPr>
          <w:p w14:paraId="1FBCD625" w14:textId="77777777" w:rsidR="00B3201A" w:rsidRPr="0012708E" w:rsidRDefault="00B3201A">
            <w:pPr>
              <w:spacing w:line="240" w:lineRule="atLeast"/>
              <w:ind w:left="-18" w:right="-270"/>
              <w:rPr>
                <w:rFonts w:cs="Times New Roman"/>
                <w:szCs w:val="22"/>
                <w:cs/>
                <w:lang w:bidi="th-TH"/>
              </w:rPr>
            </w:pPr>
          </w:p>
        </w:tc>
        <w:tc>
          <w:tcPr>
            <w:tcW w:w="1287" w:type="dxa"/>
            <w:vAlign w:val="bottom"/>
          </w:tcPr>
          <w:p w14:paraId="2A7005C3" w14:textId="77777777" w:rsidR="00B3201A" w:rsidRPr="0012708E" w:rsidRDefault="00B3201A">
            <w:pPr>
              <w:spacing w:line="240" w:lineRule="atLeast"/>
              <w:ind w:left="-117" w:right="-108"/>
              <w:jc w:val="center"/>
              <w:rPr>
                <w:rFonts w:cs="Times New Roman"/>
                <w:szCs w:val="22"/>
              </w:rPr>
            </w:pPr>
            <w:r w:rsidRPr="0012708E">
              <w:rPr>
                <w:rFonts w:cs="Times New Roman"/>
                <w:szCs w:val="22"/>
              </w:rPr>
              <w:t>At call</w:t>
            </w:r>
          </w:p>
        </w:tc>
        <w:tc>
          <w:tcPr>
            <w:tcW w:w="236" w:type="dxa"/>
          </w:tcPr>
          <w:p w14:paraId="2699C5C9" w14:textId="77777777" w:rsidR="00B3201A" w:rsidRPr="0012708E" w:rsidRDefault="00B3201A">
            <w:pPr>
              <w:spacing w:line="240" w:lineRule="atLeast"/>
              <w:ind w:left="-117" w:right="-90"/>
              <w:jc w:val="center"/>
              <w:rPr>
                <w:rFonts w:cs="Times New Roman"/>
                <w:szCs w:val="22"/>
              </w:rPr>
            </w:pPr>
          </w:p>
        </w:tc>
        <w:tc>
          <w:tcPr>
            <w:tcW w:w="1330" w:type="dxa"/>
            <w:vAlign w:val="bottom"/>
          </w:tcPr>
          <w:p w14:paraId="74456F7B" w14:textId="77777777" w:rsidR="00B3201A" w:rsidRPr="0012708E" w:rsidRDefault="00B3201A">
            <w:pPr>
              <w:spacing w:line="240" w:lineRule="atLeast"/>
              <w:ind w:left="-117" w:right="-90"/>
              <w:jc w:val="center"/>
              <w:rPr>
                <w:rFonts w:cs="Times New Roman"/>
                <w:szCs w:val="22"/>
              </w:rPr>
            </w:pPr>
            <w:r w:rsidRPr="0012708E">
              <w:rPr>
                <w:rFonts w:cs="Times New Roman"/>
                <w:szCs w:val="22"/>
              </w:rPr>
              <w:t>1 year</w:t>
            </w:r>
          </w:p>
        </w:tc>
        <w:tc>
          <w:tcPr>
            <w:tcW w:w="236" w:type="dxa"/>
          </w:tcPr>
          <w:p w14:paraId="26D2BC1E" w14:textId="77777777" w:rsidR="00B3201A" w:rsidRPr="0012708E" w:rsidRDefault="00B3201A">
            <w:pPr>
              <w:spacing w:line="240" w:lineRule="atLeast"/>
              <w:ind w:left="-117" w:right="-90"/>
              <w:jc w:val="center"/>
              <w:rPr>
                <w:rFonts w:cs="Times New Roman"/>
                <w:szCs w:val="22"/>
              </w:rPr>
            </w:pPr>
          </w:p>
        </w:tc>
        <w:tc>
          <w:tcPr>
            <w:tcW w:w="1405" w:type="dxa"/>
            <w:vAlign w:val="bottom"/>
          </w:tcPr>
          <w:p w14:paraId="7D879D3E" w14:textId="77777777" w:rsidR="00B3201A" w:rsidRPr="0012708E" w:rsidRDefault="00B3201A">
            <w:pPr>
              <w:spacing w:line="240" w:lineRule="atLeast"/>
              <w:ind w:left="-117" w:right="-90"/>
              <w:jc w:val="center"/>
              <w:rPr>
                <w:rFonts w:cs="Times New Roman"/>
                <w:szCs w:val="22"/>
              </w:rPr>
            </w:pPr>
            <w:r w:rsidRPr="0012708E">
              <w:rPr>
                <w:rFonts w:cs="Times New Roman"/>
                <w:szCs w:val="22"/>
              </w:rPr>
              <w:t>to 5 years</w:t>
            </w:r>
          </w:p>
        </w:tc>
        <w:tc>
          <w:tcPr>
            <w:tcW w:w="248" w:type="dxa"/>
          </w:tcPr>
          <w:p w14:paraId="56A84543" w14:textId="77777777" w:rsidR="00B3201A" w:rsidRPr="0012708E" w:rsidRDefault="00B3201A">
            <w:pPr>
              <w:spacing w:line="240" w:lineRule="atLeast"/>
              <w:ind w:left="-117" w:right="-90"/>
              <w:jc w:val="center"/>
              <w:rPr>
                <w:rFonts w:cs="Times New Roman"/>
                <w:szCs w:val="22"/>
              </w:rPr>
            </w:pPr>
          </w:p>
        </w:tc>
        <w:tc>
          <w:tcPr>
            <w:tcW w:w="1399" w:type="dxa"/>
          </w:tcPr>
          <w:p w14:paraId="1076115B" w14:textId="77777777" w:rsidR="00B3201A" w:rsidRPr="0012708E" w:rsidRDefault="00B3201A">
            <w:pPr>
              <w:spacing w:line="240" w:lineRule="atLeast"/>
              <w:ind w:left="-117" w:right="-90"/>
              <w:jc w:val="center"/>
              <w:rPr>
                <w:rFonts w:cs="Times New Roman"/>
                <w:szCs w:val="22"/>
              </w:rPr>
            </w:pPr>
            <w:r w:rsidRPr="0012708E">
              <w:rPr>
                <w:rFonts w:cs="Times New Roman"/>
                <w:szCs w:val="22"/>
              </w:rPr>
              <w:t>5 years</w:t>
            </w:r>
          </w:p>
        </w:tc>
        <w:tc>
          <w:tcPr>
            <w:tcW w:w="292" w:type="dxa"/>
          </w:tcPr>
          <w:p w14:paraId="1C8486C2" w14:textId="77777777" w:rsidR="00B3201A" w:rsidRPr="0012708E" w:rsidRDefault="00B3201A">
            <w:pPr>
              <w:spacing w:line="240" w:lineRule="atLeast"/>
              <w:ind w:left="-117" w:right="-90"/>
              <w:jc w:val="center"/>
              <w:rPr>
                <w:rFonts w:cs="Times New Roman"/>
                <w:szCs w:val="22"/>
              </w:rPr>
            </w:pPr>
          </w:p>
        </w:tc>
        <w:tc>
          <w:tcPr>
            <w:tcW w:w="1373" w:type="dxa"/>
          </w:tcPr>
          <w:p w14:paraId="23328AE2" w14:textId="77777777" w:rsidR="00B3201A" w:rsidRPr="0012708E" w:rsidRDefault="00B3201A">
            <w:pPr>
              <w:spacing w:line="240" w:lineRule="atLeast"/>
              <w:ind w:left="-117" w:right="-90"/>
              <w:jc w:val="center"/>
              <w:rPr>
                <w:rFonts w:cs="Times New Roman"/>
                <w:szCs w:val="22"/>
              </w:rPr>
            </w:pPr>
            <w:r w:rsidRPr="0012708E">
              <w:rPr>
                <w:rFonts w:cs="Times New Roman"/>
                <w:szCs w:val="22"/>
              </w:rPr>
              <w:t>maturity</w:t>
            </w:r>
          </w:p>
        </w:tc>
        <w:tc>
          <w:tcPr>
            <w:tcW w:w="243" w:type="dxa"/>
          </w:tcPr>
          <w:p w14:paraId="6506C1BD" w14:textId="77777777" w:rsidR="00B3201A" w:rsidRPr="0012708E" w:rsidRDefault="00B3201A">
            <w:pPr>
              <w:spacing w:line="240" w:lineRule="atLeast"/>
              <w:ind w:left="-117" w:right="-90"/>
              <w:jc w:val="center"/>
              <w:rPr>
                <w:rFonts w:cs="Times New Roman"/>
                <w:szCs w:val="22"/>
              </w:rPr>
            </w:pPr>
          </w:p>
        </w:tc>
        <w:tc>
          <w:tcPr>
            <w:tcW w:w="1334" w:type="dxa"/>
          </w:tcPr>
          <w:p w14:paraId="4F434DFF" w14:textId="77777777" w:rsidR="00B3201A" w:rsidRPr="0012708E" w:rsidRDefault="00B3201A">
            <w:pPr>
              <w:spacing w:line="240" w:lineRule="atLeast"/>
              <w:ind w:left="-117" w:right="-90"/>
              <w:jc w:val="center"/>
              <w:rPr>
                <w:rFonts w:cs="Times New Roman"/>
                <w:szCs w:val="22"/>
              </w:rPr>
            </w:pPr>
            <w:r w:rsidRPr="0012708E">
              <w:rPr>
                <w:rFonts w:cs="Times New Roman"/>
                <w:szCs w:val="22"/>
              </w:rPr>
              <w:t>Total</w:t>
            </w:r>
          </w:p>
        </w:tc>
      </w:tr>
      <w:tr w:rsidR="00B3201A" w:rsidRPr="0012708E" w14:paraId="66884A56" w14:textId="77777777">
        <w:trPr>
          <w:cantSplit/>
        </w:trPr>
        <w:tc>
          <w:tcPr>
            <w:tcW w:w="4680" w:type="dxa"/>
          </w:tcPr>
          <w:p w14:paraId="6DED93D0" w14:textId="77777777" w:rsidR="00B3201A" w:rsidRPr="0012708E" w:rsidRDefault="00B3201A">
            <w:pPr>
              <w:spacing w:line="240" w:lineRule="atLeast"/>
              <w:ind w:left="-18" w:right="-270"/>
              <w:rPr>
                <w:rFonts w:cs="Times New Roman"/>
                <w:szCs w:val="22"/>
                <w:cs/>
                <w:lang w:bidi="th-TH"/>
              </w:rPr>
            </w:pPr>
          </w:p>
        </w:tc>
        <w:tc>
          <w:tcPr>
            <w:tcW w:w="9383" w:type="dxa"/>
            <w:gridSpan w:val="11"/>
          </w:tcPr>
          <w:p w14:paraId="4E4C7744" w14:textId="77777777" w:rsidR="00B3201A" w:rsidRPr="0012708E" w:rsidRDefault="00B3201A">
            <w:pPr>
              <w:spacing w:line="240" w:lineRule="atLeast"/>
              <w:ind w:left="-18" w:right="-270"/>
              <w:jc w:val="center"/>
              <w:rPr>
                <w:rFonts w:cs="Times New Roman"/>
                <w:i/>
                <w:iCs/>
                <w:szCs w:val="22"/>
                <w:cs/>
                <w:lang w:bidi="th-TH"/>
              </w:rPr>
            </w:pPr>
            <w:r w:rsidRPr="0012708E">
              <w:rPr>
                <w:rFonts w:cs="Times New Roman"/>
                <w:i/>
                <w:iCs/>
                <w:szCs w:val="22"/>
              </w:rPr>
              <w:t>(in thousand Baht)</w:t>
            </w:r>
          </w:p>
        </w:tc>
      </w:tr>
      <w:tr w:rsidR="00B3201A" w:rsidRPr="0012708E" w14:paraId="28607601" w14:textId="77777777">
        <w:trPr>
          <w:cantSplit/>
        </w:trPr>
        <w:tc>
          <w:tcPr>
            <w:tcW w:w="4680" w:type="dxa"/>
          </w:tcPr>
          <w:p w14:paraId="1598AEE5" w14:textId="77777777" w:rsidR="00B3201A" w:rsidRPr="0012708E" w:rsidRDefault="00B3201A">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287" w:type="dxa"/>
            <w:vAlign w:val="bottom"/>
          </w:tcPr>
          <w:p w14:paraId="1D7A3F04" w14:textId="77777777" w:rsidR="00B3201A" w:rsidRPr="00090559" w:rsidRDefault="00B3201A">
            <w:pPr>
              <w:spacing w:line="240" w:lineRule="atLeast"/>
              <w:ind w:left="-92" w:right="-150"/>
              <w:rPr>
                <w:rFonts w:cs="Times New Roman"/>
                <w:szCs w:val="22"/>
                <w:cs/>
                <w:lang w:bidi="th-TH"/>
              </w:rPr>
            </w:pPr>
          </w:p>
        </w:tc>
        <w:tc>
          <w:tcPr>
            <w:tcW w:w="236" w:type="dxa"/>
          </w:tcPr>
          <w:p w14:paraId="75D03C4A" w14:textId="77777777" w:rsidR="00B3201A" w:rsidRPr="00090559" w:rsidRDefault="00B3201A">
            <w:pPr>
              <w:spacing w:line="240" w:lineRule="atLeast"/>
              <w:ind w:left="-92" w:right="-150"/>
              <w:rPr>
                <w:rFonts w:cs="Times New Roman"/>
                <w:szCs w:val="22"/>
                <w:cs/>
                <w:lang w:bidi="th-TH"/>
              </w:rPr>
            </w:pPr>
          </w:p>
        </w:tc>
        <w:tc>
          <w:tcPr>
            <w:tcW w:w="1330" w:type="dxa"/>
            <w:vAlign w:val="bottom"/>
          </w:tcPr>
          <w:p w14:paraId="50A5D9CB" w14:textId="77777777" w:rsidR="00B3201A" w:rsidRPr="00090559" w:rsidRDefault="00B3201A">
            <w:pPr>
              <w:spacing w:line="240" w:lineRule="atLeast"/>
              <w:ind w:left="-92" w:right="-150"/>
              <w:rPr>
                <w:rFonts w:cs="Times New Roman"/>
                <w:szCs w:val="22"/>
                <w:cs/>
                <w:lang w:bidi="th-TH"/>
              </w:rPr>
            </w:pPr>
          </w:p>
        </w:tc>
        <w:tc>
          <w:tcPr>
            <w:tcW w:w="236" w:type="dxa"/>
          </w:tcPr>
          <w:p w14:paraId="05A124C7" w14:textId="77777777" w:rsidR="00B3201A" w:rsidRPr="00090559" w:rsidRDefault="00B3201A">
            <w:pPr>
              <w:spacing w:line="240" w:lineRule="atLeast"/>
              <w:ind w:left="-92" w:right="-150"/>
              <w:rPr>
                <w:rFonts w:cs="Times New Roman"/>
                <w:szCs w:val="22"/>
                <w:cs/>
                <w:lang w:bidi="th-TH"/>
              </w:rPr>
            </w:pPr>
          </w:p>
        </w:tc>
        <w:tc>
          <w:tcPr>
            <w:tcW w:w="1405" w:type="dxa"/>
            <w:vAlign w:val="bottom"/>
          </w:tcPr>
          <w:p w14:paraId="120CAC94" w14:textId="77777777" w:rsidR="00B3201A" w:rsidRPr="00090559" w:rsidRDefault="00B3201A">
            <w:pPr>
              <w:spacing w:line="240" w:lineRule="atLeast"/>
              <w:ind w:left="-92" w:right="-150"/>
              <w:rPr>
                <w:rFonts w:cs="Times New Roman"/>
                <w:szCs w:val="22"/>
                <w:cs/>
                <w:lang w:bidi="th-TH"/>
              </w:rPr>
            </w:pPr>
          </w:p>
        </w:tc>
        <w:tc>
          <w:tcPr>
            <w:tcW w:w="248" w:type="dxa"/>
          </w:tcPr>
          <w:p w14:paraId="0B456BC8" w14:textId="77777777" w:rsidR="00B3201A" w:rsidRPr="00090559" w:rsidRDefault="00B3201A">
            <w:pPr>
              <w:spacing w:line="240" w:lineRule="atLeast"/>
              <w:ind w:left="-92" w:right="-150"/>
              <w:rPr>
                <w:rFonts w:cs="Times New Roman"/>
                <w:szCs w:val="22"/>
                <w:cs/>
                <w:lang w:bidi="th-TH"/>
              </w:rPr>
            </w:pPr>
          </w:p>
        </w:tc>
        <w:tc>
          <w:tcPr>
            <w:tcW w:w="1399" w:type="dxa"/>
          </w:tcPr>
          <w:p w14:paraId="01448C1C" w14:textId="77777777" w:rsidR="00B3201A" w:rsidRPr="00090559" w:rsidRDefault="00B3201A">
            <w:pPr>
              <w:spacing w:line="240" w:lineRule="atLeast"/>
              <w:ind w:left="-92" w:right="-150"/>
              <w:rPr>
                <w:rFonts w:cs="Times New Roman"/>
                <w:szCs w:val="22"/>
                <w:cs/>
                <w:lang w:bidi="th-TH"/>
              </w:rPr>
            </w:pPr>
          </w:p>
        </w:tc>
        <w:tc>
          <w:tcPr>
            <w:tcW w:w="292" w:type="dxa"/>
          </w:tcPr>
          <w:p w14:paraId="3DBFC758" w14:textId="77777777" w:rsidR="00B3201A" w:rsidRPr="00090559" w:rsidRDefault="00B3201A">
            <w:pPr>
              <w:spacing w:line="240" w:lineRule="atLeast"/>
              <w:ind w:left="-92" w:right="-150"/>
              <w:rPr>
                <w:rFonts w:cs="Times New Roman"/>
                <w:szCs w:val="22"/>
                <w:cs/>
                <w:lang w:bidi="th-TH"/>
              </w:rPr>
            </w:pPr>
          </w:p>
        </w:tc>
        <w:tc>
          <w:tcPr>
            <w:tcW w:w="1373" w:type="dxa"/>
            <w:vAlign w:val="bottom"/>
          </w:tcPr>
          <w:p w14:paraId="014F4527" w14:textId="77777777" w:rsidR="00B3201A" w:rsidRPr="00090559" w:rsidRDefault="00B3201A">
            <w:pPr>
              <w:spacing w:line="240" w:lineRule="atLeast"/>
              <w:ind w:left="-92" w:right="-150"/>
              <w:rPr>
                <w:rFonts w:cs="Times New Roman"/>
                <w:szCs w:val="22"/>
                <w:cs/>
                <w:lang w:bidi="th-TH"/>
              </w:rPr>
            </w:pPr>
          </w:p>
        </w:tc>
        <w:tc>
          <w:tcPr>
            <w:tcW w:w="243" w:type="dxa"/>
          </w:tcPr>
          <w:p w14:paraId="591CA15D" w14:textId="77777777" w:rsidR="00B3201A" w:rsidRPr="00090559" w:rsidRDefault="00B3201A">
            <w:pPr>
              <w:spacing w:line="240" w:lineRule="atLeast"/>
              <w:ind w:left="-92" w:right="-150"/>
              <w:rPr>
                <w:rFonts w:cs="Times New Roman"/>
                <w:szCs w:val="22"/>
                <w:cs/>
                <w:lang w:bidi="th-TH"/>
              </w:rPr>
            </w:pPr>
          </w:p>
        </w:tc>
        <w:tc>
          <w:tcPr>
            <w:tcW w:w="1334" w:type="dxa"/>
            <w:vAlign w:val="bottom"/>
          </w:tcPr>
          <w:p w14:paraId="3A674F78" w14:textId="77777777" w:rsidR="00B3201A" w:rsidRPr="00090559" w:rsidRDefault="00B3201A">
            <w:pPr>
              <w:tabs>
                <w:tab w:val="decimal" w:pos="1020"/>
              </w:tabs>
              <w:spacing w:line="240" w:lineRule="atLeast"/>
              <w:ind w:left="-92" w:right="-150"/>
              <w:rPr>
                <w:rFonts w:cs="Times New Roman"/>
                <w:szCs w:val="22"/>
                <w:cs/>
                <w:lang w:bidi="th-TH"/>
              </w:rPr>
            </w:pPr>
          </w:p>
        </w:tc>
      </w:tr>
      <w:tr w:rsidR="00B3201A" w:rsidRPr="0012708E" w14:paraId="3207D036" w14:textId="77777777">
        <w:trPr>
          <w:cantSplit/>
        </w:trPr>
        <w:tc>
          <w:tcPr>
            <w:tcW w:w="4680" w:type="dxa"/>
          </w:tcPr>
          <w:p w14:paraId="179BBBD0" w14:textId="77777777" w:rsidR="00B3201A" w:rsidRPr="0012708E" w:rsidRDefault="00B3201A">
            <w:pPr>
              <w:spacing w:line="240" w:lineRule="atLeast"/>
              <w:ind w:left="-14" w:right="-270"/>
              <w:rPr>
                <w:rFonts w:cs="Times New Roman"/>
                <w:szCs w:val="22"/>
                <w:cs/>
                <w:lang w:bidi="th-TH"/>
              </w:rPr>
            </w:pPr>
            <w:r w:rsidRPr="0012708E">
              <w:rPr>
                <w:rFonts w:cs="Times New Roman"/>
                <w:szCs w:val="22"/>
                <w:lang w:bidi="th-TH"/>
              </w:rPr>
              <w:t xml:space="preserve">Cash </w:t>
            </w:r>
          </w:p>
        </w:tc>
        <w:tc>
          <w:tcPr>
            <w:tcW w:w="1287" w:type="dxa"/>
            <w:vAlign w:val="bottom"/>
          </w:tcPr>
          <w:p w14:paraId="4C80DDEC" w14:textId="77777777" w:rsidR="00B3201A" w:rsidRPr="00F8039F" w:rsidRDefault="00B3201A">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tcPr>
          <w:p w14:paraId="06CE8BE4" w14:textId="77777777" w:rsidR="00B3201A" w:rsidRPr="00F8039F" w:rsidRDefault="00B3201A">
            <w:pPr>
              <w:tabs>
                <w:tab w:val="decimal" w:pos="1132"/>
              </w:tabs>
              <w:spacing w:line="240" w:lineRule="atLeast"/>
              <w:ind w:right="-150"/>
              <w:rPr>
                <w:rFonts w:cs="Times New Roman"/>
                <w:szCs w:val="22"/>
                <w:lang w:bidi="th-TH"/>
              </w:rPr>
            </w:pPr>
          </w:p>
        </w:tc>
        <w:tc>
          <w:tcPr>
            <w:tcW w:w="1330" w:type="dxa"/>
            <w:vAlign w:val="bottom"/>
          </w:tcPr>
          <w:p w14:paraId="3CD9658C" w14:textId="77777777" w:rsidR="00B3201A" w:rsidRPr="00F8039F" w:rsidRDefault="00B3201A">
            <w:pPr>
              <w:tabs>
                <w:tab w:val="decimal" w:pos="1094"/>
              </w:tabs>
              <w:spacing w:line="240" w:lineRule="atLeast"/>
              <w:ind w:right="-150"/>
              <w:rPr>
                <w:rFonts w:cs="Times New Roman"/>
                <w:szCs w:val="22"/>
                <w:lang w:bidi="th-TH"/>
              </w:rPr>
            </w:pPr>
            <w:r w:rsidRPr="0093239C">
              <w:rPr>
                <w:rFonts w:cs="Times New Roman"/>
                <w:szCs w:val="22"/>
              </w:rPr>
              <w:t>-</w:t>
            </w:r>
          </w:p>
        </w:tc>
        <w:tc>
          <w:tcPr>
            <w:tcW w:w="236" w:type="dxa"/>
          </w:tcPr>
          <w:p w14:paraId="7B197CC7" w14:textId="77777777" w:rsidR="00B3201A" w:rsidRPr="00F8039F" w:rsidRDefault="00B3201A">
            <w:pPr>
              <w:tabs>
                <w:tab w:val="decimal" w:pos="1132"/>
              </w:tabs>
              <w:spacing w:line="240" w:lineRule="atLeast"/>
              <w:ind w:right="-150"/>
              <w:rPr>
                <w:rFonts w:cs="Times New Roman"/>
                <w:szCs w:val="22"/>
                <w:lang w:bidi="th-TH"/>
              </w:rPr>
            </w:pPr>
          </w:p>
        </w:tc>
        <w:tc>
          <w:tcPr>
            <w:tcW w:w="1405" w:type="dxa"/>
            <w:vAlign w:val="bottom"/>
          </w:tcPr>
          <w:p w14:paraId="1BD4E517" w14:textId="77777777" w:rsidR="00B3201A" w:rsidRPr="00F8039F" w:rsidRDefault="00B3201A">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tcPr>
          <w:p w14:paraId="51657481" w14:textId="77777777" w:rsidR="00B3201A" w:rsidRPr="00F8039F" w:rsidRDefault="00B3201A">
            <w:pPr>
              <w:tabs>
                <w:tab w:val="decimal" w:pos="1132"/>
              </w:tabs>
              <w:spacing w:line="240" w:lineRule="atLeast"/>
              <w:ind w:right="-150"/>
              <w:rPr>
                <w:rFonts w:cs="Times New Roman"/>
                <w:szCs w:val="22"/>
                <w:lang w:bidi="th-TH"/>
              </w:rPr>
            </w:pPr>
          </w:p>
        </w:tc>
        <w:tc>
          <w:tcPr>
            <w:tcW w:w="1399" w:type="dxa"/>
            <w:vAlign w:val="bottom"/>
          </w:tcPr>
          <w:p w14:paraId="3C3347D7" w14:textId="77777777" w:rsidR="00B3201A" w:rsidRPr="00F8039F" w:rsidRDefault="00B3201A">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tcPr>
          <w:p w14:paraId="1657C7D1" w14:textId="77777777" w:rsidR="00B3201A" w:rsidRPr="00F8039F" w:rsidRDefault="00B3201A">
            <w:pPr>
              <w:tabs>
                <w:tab w:val="decimal" w:pos="1132"/>
              </w:tabs>
              <w:spacing w:line="240" w:lineRule="atLeast"/>
              <w:ind w:right="-150"/>
              <w:rPr>
                <w:rFonts w:cs="Times New Roman"/>
                <w:szCs w:val="22"/>
                <w:lang w:bidi="th-TH"/>
              </w:rPr>
            </w:pPr>
          </w:p>
        </w:tc>
        <w:tc>
          <w:tcPr>
            <w:tcW w:w="1373" w:type="dxa"/>
            <w:vAlign w:val="bottom"/>
          </w:tcPr>
          <w:p w14:paraId="4099660E"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szCs w:val="22"/>
                <w:lang w:bidi="th-TH"/>
              </w:rPr>
              <w:t>535,223</w:t>
            </w:r>
          </w:p>
        </w:tc>
        <w:tc>
          <w:tcPr>
            <w:tcW w:w="243" w:type="dxa"/>
          </w:tcPr>
          <w:p w14:paraId="57ED0BB7" w14:textId="77777777" w:rsidR="00B3201A" w:rsidRPr="00F8039F" w:rsidRDefault="00B3201A">
            <w:pPr>
              <w:tabs>
                <w:tab w:val="decimal" w:pos="972"/>
              </w:tabs>
              <w:spacing w:line="240" w:lineRule="atLeast"/>
              <w:ind w:right="-150"/>
              <w:rPr>
                <w:rFonts w:cs="Times New Roman"/>
                <w:szCs w:val="22"/>
                <w:lang w:bidi="th-TH"/>
              </w:rPr>
            </w:pPr>
          </w:p>
        </w:tc>
        <w:tc>
          <w:tcPr>
            <w:tcW w:w="1334" w:type="dxa"/>
          </w:tcPr>
          <w:p w14:paraId="3BE74326" w14:textId="77777777" w:rsidR="00B3201A" w:rsidRPr="00F8039F" w:rsidRDefault="00B3201A">
            <w:pPr>
              <w:tabs>
                <w:tab w:val="decimal" w:pos="1091"/>
              </w:tabs>
              <w:spacing w:line="240" w:lineRule="atLeast"/>
              <w:ind w:right="-150"/>
              <w:rPr>
                <w:rFonts w:cs="Times New Roman"/>
                <w:szCs w:val="22"/>
                <w:lang w:bidi="th-TH"/>
              </w:rPr>
            </w:pPr>
            <w:r w:rsidRPr="00380C17">
              <w:rPr>
                <w:rFonts w:cs="Times New Roman"/>
                <w:szCs w:val="22"/>
                <w:lang w:bidi="th-TH"/>
              </w:rPr>
              <w:t>535,223</w:t>
            </w:r>
          </w:p>
        </w:tc>
      </w:tr>
      <w:tr w:rsidR="00B3201A" w:rsidRPr="0012708E" w14:paraId="7336A6B5" w14:textId="77777777">
        <w:trPr>
          <w:cantSplit/>
        </w:trPr>
        <w:tc>
          <w:tcPr>
            <w:tcW w:w="4680" w:type="dxa"/>
            <w:vAlign w:val="bottom"/>
          </w:tcPr>
          <w:p w14:paraId="70CB856D" w14:textId="77777777" w:rsidR="00B3201A" w:rsidRPr="0012708E" w:rsidRDefault="00B3201A">
            <w:pPr>
              <w:spacing w:line="240" w:lineRule="atLeast"/>
              <w:ind w:left="-14" w:right="-270"/>
              <w:rPr>
                <w:rFonts w:cs="Times New Roman"/>
                <w:szCs w:val="22"/>
                <w:lang w:bidi="th-TH"/>
              </w:rPr>
            </w:pPr>
            <w:r w:rsidRPr="0012708E">
              <w:rPr>
                <w:rFonts w:cs="Times New Roman"/>
                <w:szCs w:val="22"/>
                <w:lang w:bidi="th-TH"/>
              </w:rPr>
              <w:t>Interbank and money market items, net</w:t>
            </w:r>
          </w:p>
        </w:tc>
        <w:tc>
          <w:tcPr>
            <w:tcW w:w="1287" w:type="dxa"/>
          </w:tcPr>
          <w:p w14:paraId="4ACA9052" w14:textId="77777777" w:rsidR="00B3201A" w:rsidRPr="00F8039F" w:rsidRDefault="00B3201A">
            <w:pPr>
              <w:tabs>
                <w:tab w:val="decimal" w:pos="1066"/>
              </w:tabs>
              <w:spacing w:line="240" w:lineRule="atLeast"/>
              <w:ind w:right="-150"/>
              <w:rPr>
                <w:rFonts w:cs="Times New Roman"/>
                <w:szCs w:val="22"/>
                <w:lang w:bidi="th-TH"/>
              </w:rPr>
            </w:pPr>
            <w:r w:rsidRPr="00380C17">
              <w:rPr>
                <w:rFonts w:cs="Times New Roman"/>
                <w:szCs w:val="22"/>
                <w:lang w:bidi="th-TH"/>
              </w:rPr>
              <w:t>2,895,047</w:t>
            </w:r>
          </w:p>
        </w:tc>
        <w:tc>
          <w:tcPr>
            <w:tcW w:w="236" w:type="dxa"/>
          </w:tcPr>
          <w:p w14:paraId="580F7F04" w14:textId="77777777" w:rsidR="00B3201A" w:rsidRPr="00F8039F" w:rsidRDefault="00B3201A">
            <w:pPr>
              <w:tabs>
                <w:tab w:val="decimal" w:pos="1132"/>
              </w:tabs>
              <w:spacing w:line="240" w:lineRule="atLeast"/>
              <w:ind w:right="-150"/>
              <w:rPr>
                <w:rFonts w:cs="Times New Roman"/>
                <w:szCs w:val="22"/>
                <w:lang w:bidi="th-TH"/>
              </w:rPr>
            </w:pPr>
          </w:p>
        </w:tc>
        <w:tc>
          <w:tcPr>
            <w:tcW w:w="1330" w:type="dxa"/>
          </w:tcPr>
          <w:p w14:paraId="6588A580" w14:textId="77777777" w:rsidR="00B3201A" w:rsidRPr="00F8039F" w:rsidRDefault="00B3201A">
            <w:pPr>
              <w:tabs>
                <w:tab w:val="decimal" w:pos="1094"/>
              </w:tabs>
              <w:spacing w:line="240" w:lineRule="atLeast"/>
              <w:ind w:right="-150"/>
              <w:rPr>
                <w:rFonts w:cs="Times New Roman"/>
                <w:szCs w:val="22"/>
                <w:lang w:bidi="th-TH"/>
              </w:rPr>
            </w:pPr>
            <w:r w:rsidRPr="00380C17">
              <w:rPr>
                <w:rFonts w:cs="Times New Roman"/>
                <w:szCs w:val="22"/>
                <w:lang w:bidi="th-TH"/>
              </w:rPr>
              <w:t>13,451,656</w:t>
            </w:r>
          </w:p>
        </w:tc>
        <w:tc>
          <w:tcPr>
            <w:tcW w:w="236" w:type="dxa"/>
          </w:tcPr>
          <w:p w14:paraId="464212AA" w14:textId="77777777" w:rsidR="00B3201A" w:rsidRPr="00F8039F" w:rsidRDefault="00B3201A">
            <w:pPr>
              <w:tabs>
                <w:tab w:val="decimal" w:pos="1132"/>
              </w:tabs>
              <w:spacing w:line="240" w:lineRule="atLeast"/>
              <w:ind w:right="-150"/>
              <w:rPr>
                <w:rFonts w:cs="Times New Roman"/>
                <w:szCs w:val="22"/>
                <w:lang w:bidi="th-TH"/>
              </w:rPr>
            </w:pPr>
          </w:p>
        </w:tc>
        <w:tc>
          <w:tcPr>
            <w:tcW w:w="1405" w:type="dxa"/>
            <w:vAlign w:val="bottom"/>
          </w:tcPr>
          <w:p w14:paraId="6FD2E490" w14:textId="77777777" w:rsidR="00B3201A" w:rsidRPr="00F8039F" w:rsidRDefault="00B3201A">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tcPr>
          <w:p w14:paraId="08975C3B" w14:textId="77777777" w:rsidR="00B3201A" w:rsidRPr="00F8039F" w:rsidRDefault="00B3201A">
            <w:pPr>
              <w:tabs>
                <w:tab w:val="decimal" w:pos="1132"/>
              </w:tabs>
              <w:spacing w:line="240" w:lineRule="atLeast"/>
              <w:ind w:right="-150"/>
              <w:rPr>
                <w:rFonts w:cs="Times New Roman"/>
                <w:szCs w:val="22"/>
                <w:lang w:bidi="th-TH"/>
              </w:rPr>
            </w:pPr>
          </w:p>
        </w:tc>
        <w:tc>
          <w:tcPr>
            <w:tcW w:w="1399" w:type="dxa"/>
            <w:vAlign w:val="bottom"/>
          </w:tcPr>
          <w:p w14:paraId="31B9F6E9" w14:textId="77777777" w:rsidR="00B3201A" w:rsidRPr="00F8039F" w:rsidRDefault="00B3201A">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tcPr>
          <w:p w14:paraId="46421A51" w14:textId="77777777" w:rsidR="00B3201A" w:rsidRPr="00F8039F" w:rsidRDefault="00B3201A">
            <w:pPr>
              <w:tabs>
                <w:tab w:val="decimal" w:pos="1132"/>
              </w:tabs>
              <w:spacing w:line="240" w:lineRule="atLeast"/>
              <w:ind w:right="-150"/>
              <w:rPr>
                <w:rFonts w:cs="Times New Roman"/>
                <w:szCs w:val="22"/>
                <w:lang w:bidi="th-TH"/>
              </w:rPr>
            </w:pPr>
          </w:p>
        </w:tc>
        <w:tc>
          <w:tcPr>
            <w:tcW w:w="1373" w:type="dxa"/>
          </w:tcPr>
          <w:p w14:paraId="70F86ED0" w14:textId="77777777" w:rsidR="00B3201A" w:rsidRPr="00B95516" w:rsidRDefault="00B3201A">
            <w:pPr>
              <w:tabs>
                <w:tab w:val="decimal" w:pos="1132"/>
              </w:tabs>
              <w:spacing w:line="240" w:lineRule="atLeast"/>
              <w:ind w:right="-150"/>
              <w:rPr>
                <w:rFonts w:cs="Times New Roman"/>
                <w:szCs w:val="22"/>
                <w:lang w:bidi="th-TH"/>
              </w:rPr>
            </w:pPr>
            <w:r w:rsidRPr="0093239C">
              <w:rPr>
                <w:rFonts w:cs="Times New Roman"/>
                <w:szCs w:val="22"/>
                <w:lang w:bidi="th-TH"/>
              </w:rPr>
              <w:t>-</w:t>
            </w:r>
          </w:p>
        </w:tc>
        <w:tc>
          <w:tcPr>
            <w:tcW w:w="243" w:type="dxa"/>
          </w:tcPr>
          <w:p w14:paraId="05C01628" w14:textId="77777777" w:rsidR="00B3201A" w:rsidRPr="00F8039F" w:rsidRDefault="00B3201A">
            <w:pPr>
              <w:tabs>
                <w:tab w:val="decimal" w:pos="972"/>
              </w:tabs>
              <w:spacing w:line="240" w:lineRule="atLeast"/>
              <w:ind w:right="-150"/>
              <w:rPr>
                <w:rFonts w:cs="Times New Roman"/>
                <w:szCs w:val="22"/>
                <w:lang w:bidi="th-TH"/>
              </w:rPr>
            </w:pPr>
          </w:p>
        </w:tc>
        <w:tc>
          <w:tcPr>
            <w:tcW w:w="1334" w:type="dxa"/>
          </w:tcPr>
          <w:p w14:paraId="351EA1EC" w14:textId="77777777" w:rsidR="00B3201A" w:rsidRPr="009C518D" w:rsidRDefault="00B3201A">
            <w:pPr>
              <w:tabs>
                <w:tab w:val="decimal" w:pos="1091"/>
              </w:tabs>
              <w:spacing w:line="240" w:lineRule="atLeast"/>
              <w:ind w:right="-150"/>
              <w:rPr>
                <w:rFonts w:cs="Times New Roman"/>
                <w:szCs w:val="22"/>
                <w:cs/>
                <w:lang w:bidi="th-TH"/>
              </w:rPr>
            </w:pPr>
            <w:r w:rsidRPr="00380C17">
              <w:rPr>
                <w:rFonts w:cs="Times New Roman"/>
                <w:szCs w:val="22"/>
                <w:cs/>
                <w:lang w:bidi="th-TH"/>
              </w:rPr>
              <w:t>16</w:t>
            </w:r>
            <w:r w:rsidRPr="00380C17">
              <w:rPr>
                <w:rFonts w:cs="Times New Roman"/>
                <w:szCs w:val="22"/>
                <w:lang w:bidi="th-TH"/>
              </w:rPr>
              <w:t>,</w:t>
            </w:r>
            <w:r w:rsidRPr="00380C17">
              <w:rPr>
                <w:rFonts w:cs="Times New Roman"/>
                <w:szCs w:val="22"/>
                <w:cs/>
                <w:lang w:bidi="th-TH"/>
              </w:rPr>
              <w:t>346</w:t>
            </w:r>
            <w:r w:rsidRPr="00380C17">
              <w:rPr>
                <w:rFonts w:cs="Times New Roman"/>
                <w:szCs w:val="22"/>
                <w:lang w:bidi="th-TH"/>
              </w:rPr>
              <w:t>,</w:t>
            </w:r>
            <w:r w:rsidRPr="00380C17">
              <w:rPr>
                <w:rFonts w:cs="Times New Roman"/>
                <w:szCs w:val="22"/>
                <w:cs/>
                <w:lang w:bidi="th-TH"/>
              </w:rPr>
              <w:t>703</w:t>
            </w:r>
          </w:p>
        </w:tc>
      </w:tr>
      <w:tr w:rsidR="00B3201A" w:rsidRPr="0012708E" w14:paraId="7883D737" w14:textId="77777777">
        <w:trPr>
          <w:cantSplit/>
        </w:trPr>
        <w:tc>
          <w:tcPr>
            <w:tcW w:w="4680" w:type="dxa"/>
          </w:tcPr>
          <w:p w14:paraId="12A67501" w14:textId="77777777" w:rsidR="00B3201A" w:rsidRPr="0012708E" w:rsidRDefault="00B3201A">
            <w:pPr>
              <w:spacing w:line="240" w:lineRule="atLeast"/>
              <w:ind w:left="-14" w:right="-270"/>
              <w:rPr>
                <w:rFonts w:cs="Times New Roman"/>
                <w:szCs w:val="22"/>
                <w:lang w:bidi="th-TH"/>
              </w:rPr>
            </w:pPr>
            <w:r w:rsidRPr="00EA52DF">
              <w:rPr>
                <w:rFonts w:cs="Times New Roman"/>
                <w:szCs w:val="22"/>
                <w:lang w:bidi="th-TH"/>
              </w:rPr>
              <w:t>Financial assets measured at FVTPL</w:t>
            </w:r>
          </w:p>
        </w:tc>
        <w:tc>
          <w:tcPr>
            <w:tcW w:w="1287" w:type="dxa"/>
            <w:vAlign w:val="bottom"/>
          </w:tcPr>
          <w:p w14:paraId="16E35599" w14:textId="77777777" w:rsidR="00B3201A" w:rsidRPr="00F8039F" w:rsidRDefault="00B3201A">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tcPr>
          <w:p w14:paraId="2A5784D5" w14:textId="77777777" w:rsidR="00B3201A" w:rsidRPr="00F8039F" w:rsidRDefault="00B3201A">
            <w:pPr>
              <w:tabs>
                <w:tab w:val="decimal" w:pos="1132"/>
              </w:tabs>
              <w:spacing w:line="240" w:lineRule="atLeast"/>
              <w:ind w:right="-150"/>
              <w:rPr>
                <w:rFonts w:cs="Times New Roman"/>
                <w:szCs w:val="22"/>
                <w:rtl/>
                <w:cs/>
              </w:rPr>
            </w:pPr>
          </w:p>
        </w:tc>
        <w:tc>
          <w:tcPr>
            <w:tcW w:w="1330" w:type="dxa"/>
            <w:vAlign w:val="bottom"/>
          </w:tcPr>
          <w:p w14:paraId="7A8FA655" w14:textId="77777777" w:rsidR="00B3201A" w:rsidRPr="00380C17" w:rsidRDefault="00B3201A">
            <w:pPr>
              <w:tabs>
                <w:tab w:val="decimal" w:pos="1094"/>
              </w:tabs>
              <w:spacing w:line="240" w:lineRule="atLeast"/>
              <w:ind w:right="-150"/>
              <w:rPr>
                <w:rFonts w:cstheme="minorBidi"/>
                <w:szCs w:val="28"/>
                <w:lang w:bidi="th-TH"/>
              </w:rPr>
            </w:pPr>
            <w:r>
              <w:rPr>
                <w:rFonts w:cs="Times New Roman"/>
                <w:szCs w:val="22"/>
                <w:lang w:bidi="th-TH"/>
              </w:rPr>
              <w:t>-</w:t>
            </w:r>
          </w:p>
        </w:tc>
        <w:tc>
          <w:tcPr>
            <w:tcW w:w="236" w:type="dxa"/>
          </w:tcPr>
          <w:p w14:paraId="73ED0B9A" w14:textId="77777777" w:rsidR="00B3201A" w:rsidRPr="00F8039F" w:rsidRDefault="00B3201A">
            <w:pPr>
              <w:tabs>
                <w:tab w:val="decimal" w:pos="1132"/>
              </w:tabs>
              <w:spacing w:line="240" w:lineRule="atLeast"/>
              <w:ind w:right="-150"/>
              <w:rPr>
                <w:rFonts w:cs="Times New Roman"/>
                <w:szCs w:val="22"/>
                <w:rtl/>
                <w:cs/>
              </w:rPr>
            </w:pPr>
          </w:p>
        </w:tc>
        <w:tc>
          <w:tcPr>
            <w:tcW w:w="1405" w:type="dxa"/>
            <w:vAlign w:val="bottom"/>
          </w:tcPr>
          <w:p w14:paraId="67E3158B" w14:textId="77777777" w:rsidR="00B3201A" w:rsidRPr="00F8039F" w:rsidRDefault="00B3201A">
            <w:pPr>
              <w:tabs>
                <w:tab w:val="decimal" w:pos="1132"/>
              </w:tabs>
              <w:spacing w:line="240" w:lineRule="atLeast"/>
              <w:ind w:right="-150"/>
              <w:rPr>
                <w:rFonts w:cs="Times New Roman"/>
                <w:szCs w:val="22"/>
                <w:lang w:bidi="th-TH"/>
              </w:rPr>
            </w:pPr>
            <w:r w:rsidRPr="0093239C">
              <w:rPr>
                <w:rFonts w:cs="Times New Roman"/>
                <w:szCs w:val="22"/>
              </w:rPr>
              <w:t>-</w:t>
            </w:r>
          </w:p>
        </w:tc>
        <w:tc>
          <w:tcPr>
            <w:tcW w:w="248" w:type="dxa"/>
          </w:tcPr>
          <w:p w14:paraId="0DBE666B" w14:textId="77777777" w:rsidR="00B3201A" w:rsidRPr="00F8039F" w:rsidRDefault="00B3201A">
            <w:pPr>
              <w:tabs>
                <w:tab w:val="decimal" w:pos="1132"/>
              </w:tabs>
              <w:spacing w:line="240" w:lineRule="atLeast"/>
              <w:ind w:right="-150"/>
              <w:rPr>
                <w:rFonts w:cs="Times New Roman"/>
                <w:szCs w:val="22"/>
                <w:rtl/>
                <w:cs/>
              </w:rPr>
            </w:pPr>
          </w:p>
        </w:tc>
        <w:tc>
          <w:tcPr>
            <w:tcW w:w="1399" w:type="dxa"/>
            <w:vAlign w:val="bottom"/>
          </w:tcPr>
          <w:p w14:paraId="5C6BC015" w14:textId="77777777" w:rsidR="00B3201A" w:rsidRPr="00F8039F" w:rsidRDefault="00B3201A">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tcPr>
          <w:p w14:paraId="2CB4BBB9" w14:textId="77777777" w:rsidR="00B3201A" w:rsidRPr="00F8039F" w:rsidRDefault="00B3201A">
            <w:pPr>
              <w:tabs>
                <w:tab w:val="decimal" w:pos="1132"/>
              </w:tabs>
              <w:spacing w:line="240" w:lineRule="atLeast"/>
              <w:ind w:right="-150"/>
              <w:rPr>
                <w:rFonts w:cs="Times New Roman"/>
                <w:szCs w:val="22"/>
                <w:lang w:bidi="th-TH"/>
              </w:rPr>
            </w:pPr>
          </w:p>
        </w:tc>
        <w:tc>
          <w:tcPr>
            <w:tcW w:w="1373" w:type="dxa"/>
            <w:vAlign w:val="bottom"/>
          </w:tcPr>
          <w:p w14:paraId="2C9276BC"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szCs w:val="22"/>
                <w:cs/>
                <w:lang w:bidi="th-TH"/>
              </w:rPr>
              <w:t>20</w:t>
            </w:r>
            <w:r w:rsidRPr="00380C17">
              <w:rPr>
                <w:rFonts w:cs="Times New Roman"/>
                <w:szCs w:val="22"/>
                <w:lang w:bidi="th-TH"/>
              </w:rPr>
              <w:t>,</w:t>
            </w:r>
            <w:r w:rsidRPr="00380C17">
              <w:rPr>
                <w:rFonts w:cs="Times New Roman"/>
                <w:szCs w:val="22"/>
                <w:cs/>
                <w:lang w:bidi="th-TH"/>
              </w:rPr>
              <w:t>457</w:t>
            </w:r>
          </w:p>
        </w:tc>
        <w:tc>
          <w:tcPr>
            <w:tcW w:w="243" w:type="dxa"/>
          </w:tcPr>
          <w:p w14:paraId="09E1CB90" w14:textId="77777777" w:rsidR="00B3201A" w:rsidRPr="00F8039F" w:rsidRDefault="00B3201A">
            <w:pPr>
              <w:tabs>
                <w:tab w:val="decimal" w:pos="972"/>
              </w:tabs>
              <w:spacing w:line="240" w:lineRule="atLeast"/>
              <w:ind w:right="-150"/>
              <w:rPr>
                <w:rFonts w:cs="Times New Roman"/>
                <w:szCs w:val="22"/>
                <w:lang w:bidi="th-TH"/>
              </w:rPr>
            </w:pPr>
          </w:p>
        </w:tc>
        <w:tc>
          <w:tcPr>
            <w:tcW w:w="1334" w:type="dxa"/>
          </w:tcPr>
          <w:p w14:paraId="364B0ECE" w14:textId="77777777" w:rsidR="00B3201A" w:rsidRPr="009C518D" w:rsidRDefault="00B3201A">
            <w:pPr>
              <w:tabs>
                <w:tab w:val="decimal" w:pos="1091"/>
              </w:tabs>
              <w:spacing w:line="240" w:lineRule="atLeast"/>
              <w:ind w:right="-150"/>
              <w:rPr>
                <w:rFonts w:cs="Times New Roman"/>
                <w:szCs w:val="22"/>
                <w:lang w:bidi="th-TH"/>
              </w:rPr>
            </w:pPr>
            <w:r w:rsidRPr="009C518D">
              <w:rPr>
                <w:rFonts w:cs="Times New Roman"/>
                <w:szCs w:val="22"/>
                <w:lang w:bidi="th-TH"/>
              </w:rPr>
              <w:t>20,457</w:t>
            </w:r>
          </w:p>
        </w:tc>
      </w:tr>
      <w:tr w:rsidR="00B3201A" w:rsidRPr="0012708E" w14:paraId="2AB87205" w14:textId="77777777">
        <w:trPr>
          <w:cantSplit/>
        </w:trPr>
        <w:tc>
          <w:tcPr>
            <w:tcW w:w="4680" w:type="dxa"/>
          </w:tcPr>
          <w:p w14:paraId="74E445C6" w14:textId="77777777" w:rsidR="00B3201A" w:rsidRPr="0012708E" w:rsidRDefault="00B3201A">
            <w:pPr>
              <w:spacing w:line="240" w:lineRule="atLeast"/>
              <w:ind w:left="-14"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287" w:type="dxa"/>
          </w:tcPr>
          <w:p w14:paraId="7455B33D" w14:textId="77777777" w:rsidR="00B3201A" w:rsidRPr="00F8039F" w:rsidRDefault="00B3201A">
            <w:pPr>
              <w:tabs>
                <w:tab w:val="decimal" w:pos="1066"/>
              </w:tabs>
              <w:spacing w:line="240" w:lineRule="atLeast"/>
              <w:ind w:right="-150"/>
              <w:rPr>
                <w:rFonts w:cs="Times New Roman"/>
                <w:szCs w:val="22"/>
                <w:lang w:bidi="th-TH"/>
              </w:rPr>
            </w:pPr>
            <w:r w:rsidRPr="0093239C">
              <w:rPr>
                <w:rFonts w:cs="Times New Roman"/>
                <w:szCs w:val="22"/>
              </w:rPr>
              <w:t>-</w:t>
            </w:r>
          </w:p>
        </w:tc>
        <w:tc>
          <w:tcPr>
            <w:tcW w:w="236" w:type="dxa"/>
          </w:tcPr>
          <w:p w14:paraId="16CA242C" w14:textId="77777777" w:rsidR="00B3201A" w:rsidRPr="00F8039F" w:rsidRDefault="00B3201A">
            <w:pPr>
              <w:tabs>
                <w:tab w:val="decimal" w:pos="1132"/>
              </w:tabs>
              <w:spacing w:line="240" w:lineRule="atLeast"/>
              <w:ind w:right="-150"/>
              <w:rPr>
                <w:rFonts w:cs="Times New Roman"/>
                <w:szCs w:val="22"/>
                <w:rtl/>
                <w:cs/>
              </w:rPr>
            </w:pPr>
          </w:p>
        </w:tc>
        <w:tc>
          <w:tcPr>
            <w:tcW w:w="1330" w:type="dxa"/>
          </w:tcPr>
          <w:p w14:paraId="63DA6CF2" w14:textId="77777777" w:rsidR="00B3201A" w:rsidRPr="00F8039F" w:rsidRDefault="00B3201A">
            <w:pPr>
              <w:tabs>
                <w:tab w:val="decimal" w:pos="1094"/>
              </w:tabs>
              <w:spacing w:line="240" w:lineRule="atLeast"/>
              <w:ind w:right="-150"/>
              <w:rPr>
                <w:rFonts w:cs="Times New Roman"/>
                <w:szCs w:val="22"/>
                <w:lang w:bidi="th-TH"/>
              </w:rPr>
            </w:pPr>
            <w:r w:rsidRPr="00380C17">
              <w:rPr>
                <w:rFonts w:cs="Times New Roman"/>
                <w:szCs w:val="22"/>
                <w:cs/>
                <w:lang w:bidi="th-TH"/>
              </w:rPr>
              <w:t>1</w:t>
            </w:r>
            <w:r w:rsidRPr="00380C17">
              <w:rPr>
                <w:rFonts w:cs="Times New Roman"/>
                <w:szCs w:val="22"/>
                <w:lang w:bidi="th-TH"/>
              </w:rPr>
              <w:t>,</w:t>
            </w:r>
            <w:r w:rsidRPr="00380C17">
              <w:rPr>
                <w:rFonts w:cs="Times New Roman"/>
                <w:szCs w:val="22"/>
                <w:cs/>
                <w:lang w:bidi="th-TH"/>
              </w:rPr>
              <w:t>937</w:t>
            </w:r>
            <w:r w:rsidRPr="00380C17">
              <w:rPr>
                <w:rFonts w:cs="Times New Roman"/>
                <w:szCs w:val="22"/>
                <w:lang w:bidi="th-TH"/>
              </w:rPr>
              <w:t>,</w:t>
            </w:r>
            <w:r w:rsidRPr="00380C17">
              <w:rPr>
                <w:rFonts w:cs="Times New Roman"/>
                <w:szCs w:val="22"/>
                <w:cs/>
                <w:lang w:bidi="th-TH"/>
              </w:rPr>
              <w:t>537</w:t>
            </w:r>
          </w:p>
        </w:tc>
        <w:tc>
          <w:tcPr>
            <w:tcW w:w="236" w:type="dxa"/>
          </w:tcPr>
          <w:p w14:paraId="4D926C43" w14:textId="77777777" w:rsidR="00B3201A" w:rsidRPr="00F8039F" w:rsidRDefault="00B3201A">
            <w:pPr>
              <w:tabs>
                <w:tab w:val="decimal" w:pos="1132"/>
              </w:tabs>
              <w:spacing w:line="240" w:lineRule="atLeast"/>
              <w:ind w:right="-150"/>
              <w:rPr>
                <w:rFonts w:cs="Times New Roman"/>
                <w:szCs w:val="22"/>
                <w:rtl/>
                <w:cs/>
              </w:rPr>
            </w:pPr>
          </w:p>
        </w:tc>
        <w:tc>
          <w:tcPr>
            <w:tcW w:w="1405" w:type="dxa"/>
          </w:tcPr>
          <w:p w14:paraId="055012D8"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szCs w:val="22"/>
                <w:cs/>
                <w:lang w:bidi="th-TH"/>
              </w:rPr>
              <w:t>209</w:t>
            </w:r>
            <w:r w:rsidRPr="00380C17">
              <w:rPr>
                <w:rFonts w:cs="Times New Roman"/>
                <w:szCs w:val="22"/>
                <w:lang w:bidi="th-TH"/>
              </w:rPr>
              <w:t>,</w:t>
            </w:r>
            <w:r w:rsidRPr="00380C17">
              <w:rPr>
                <w:rFonts w:cs="Times New Roman"/>
                <w:szCs w:val="22"/>
                <w:cs/>
                <w:lang w:bidi="th-TH"/>
              </w:rPr>
              <w:t>419</w:t>
            </w:r>
          </w:p>
        </w:tc>
        <w:tc>
          <w:tcPr>
            <w:tcW w:w="248" w:type="dxa"/>
          </w:tcPr>
          <w:p w14:paraId="6BEFAD67" w14:textId="77777777" w:rsidR="00B3201A" w:rsidRPr="00F8039F" w:rsidRDefault="00B3201A">
            <w:pPr>
              <w:tabs>
                <w:tab w:val="decimal" w:pos="1132"/>
              </w:tabs>
              <w:spacing w:line="240" w:lineRule="atLeast"/>
              <w:ind w:right="-150"/>
              <w:rPr>
                <w:rFonts w:cs="Times New Roman"/>
                <w:szCs w:val="22"/>
                <w:rtl/>
                <w:cs/>
              </w:rPr>
            </w:pPr>
          </w:p>
        </w:tc>
        <w:tc>
          <w:tcPr>
            <w:tcW w:w="1399" w:type="dxa"/>
          </w:tcPr>
          <w:p w14:paraId="64DC2673" w14:textId="77777777" w:rsidR="00B3201A" w:rsidRPr="00F8039F" w:rsidRDefault="00B3201A">
            <w:pPr>
              <w:tabs>
                <w:tab w:val="decimal" w:pos="1132"/>
              </w:tabs>
              <w:spacing w:line="240" w:lineRule="atLeast"/>
              <w:ind w:right="-150"/>
              <w:rPr>
                <w:rFonts w:cs="Times New Roman"/>
                <w:szCs w:val="22"/>
                <w:lang w:bidi="th-TH"/>
              </w:rPr>
            </w:pPr>
            <w:r w:rsidRPr="0093239C">
              <w:rPr>
                <w:rFonts w:cs="Times New Roman"/>
                <w:szCs w:val="22"/>
              </w:rPr>
              <w:t>-</w:t>
            </w:r>
          </w:p>
        </w:tc>
        <w:tc>
          <w:tcPr>
            <w:tcW w:w="292" w:type="dxa"/>
          </w:tcPr>
          <w:p w14:paraId="6CBC087B" w14:textId="77777777" w:rsidR="00B3201A" w:rsidRPr="00F8039F" w:rsidRDefault="00B3201A">
            <w:pPr>
              <w:tabs>
                <w:tab w:val="decimal" w:pos="1132"/>
              </w:tabs>
              <w:spacing w:line="240" w:lineRule="atLeast"/>
              <w:ind w:right="-150"/>
              <w:rPr>
                <w:rFonts w:cs="Times New Roman"/>
                <w:szCs w:val="22"/>
                <w:lang w:bidi="th-TH"/>
              </w:rPr>
            </w:pPr>
          </w:p>
        </w:tc>
        <w:tc>
          <w:tcPr>
            <w:tcW w:w="1373" w:type="dxa"/>
          </w:tcPr>
          <w:p w14:paraId="049E3672"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455</w:t>
            </w:r>
          </w:p>
        </w:tc>
        <w:tc>
          <w:tcPr>
            <w:tcW w:w="243" w:type="dxa"/>
          </w:tcPr>
          <w:p w14:paraId="449B6C49" w14:textId="77777777" w:rsidR="00B3201A" w:rsidRPr="00F8039F" w:rsidRDefault="00B3201A">
            <w:pPr>
              <w:tabs>
                <w:tab w:val="decimal" w:pos="972"/>
              </w:tabs>
              <w:spacing w:line="240" w:lineRule="atLeast"/>
              <w:ind w:right="-150"/>
              <w:rPr>
                <w:rFonts w:cs="Times New Roman"/>
                <w:szCs w:val="22"/>
                <w:lang w:bidi="th-TH"/>
              </w:rPr>
            </w:pPr>
          </w:p>
        </w:tc>
        <w:tc>
          <w:tcPr>
            <w:tcW w:w="1334" w:type="dxa"/>
          </w:tcPr>
          <w:p w14:paraId="19960131" w14:textId="77777777" w:rsidR="00B3201A" w:rsidRPr="00F8039F" w:rsidRDefault="00B3201A">
            <w:pPr>
              <w:tabs>
                <w:tab w:val="decimal" w:pos="1091"/>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149</w:t>
            </w:r>
            <w:r w:rsidRPr="00380C17">
              <w:rPr>
                <w:rFonts w:cs="Times New Roman"/>
                <w:szCs w:val="22"/>
                <w:lang w:bidi="th-TH"/>
              </w:rPr>
              <w:t>,</w:t>
            </w:r>
            <w:r w:rsidRPr="00380C17">
              <w:rPr>
                <w:rFonts w:cs="Times New Roman"/>
                <w:szCs w:val="22"/>
                <w:cs/>
                <w:lang w:bidi="th-TH"/>
              </w:rPr>
              <w:t>411</w:t>
            </w:r>
          </w:p>
        </w:tc>
      </w:tr>
      <w:tr w:rsidR="00B3201A" w:rsidRPr="0012708E" w14:paraId="093A0C77" w14:textId="77777777">
        <w:trPr>
          <w:cantSplit/>
        </w:trPr>
        <w:tc>
          <w:tcPr>
            <w:tcW w:w="4680" w:type="dxa"/>
          </w:tcPr>
          <w:p w14:paraId="00FAECA8" w14:textId="77777777" w:rsidR="00B3201A" w:rsidRPr="0012708E" w:rsidRDefault="00B3201A">
            <w:pPr>
              <w:spacing w:line="240" w:lineRule="atLeast"/>
              <w:ind w:left="-14" w:right="-270"/>
              <w:rPr>
                <w:rFonts w:cs="Times New Roman"/>
                <w:szCs w:val="22"/>
                <w:cs/>
                <w:lang w:bidi="th-TH"/>
              </w:rPr>
            </w:pPr>
            <w:r w:rsidRPr="0012708E">
              <w:rPr>
                <w:rFonts w:cs="Times New Roman"/>
                <w:szCs w:val="22"/>
                <w:lang w:bidi="th-TH"/>
              </w:rPr>
              <w:t xml:space="preserve">Loans to customers </w:t>
            </w:r>
            <w:r w:rsidRPr="0012708E">
              <w:rPr>
                <w:rFonts w:cs="Times New Roman"/>
                <w:szCs w:val="22"/>
                <w:vertAlign w:val="superscript"/>
              </w:rPr>
              <w:t>(1), (2)</w:t>
            </w:r>
          </w:p>
        </w:tc>
        <w:tc>
          <w:tcPr>
            <w:tcW w:w="1287" w:type="dxa"/>
          </w:tcPr>
          <w:p w14:paraId="35559D68" w14:textId="77777777" w:rsidR="00B3201A" w:rsidRPr="00F8039F" w:rsidRDefault="00B3201A">
            <w:pPr>
              <w:tabs>
                <w:tab w:val="decimal" w:pos="1066"/>
              </w:tabs>
              <w:spacing w:line="240" w:lineRule="atLeast"/>
              <w:ind w:right="-150"/>
              <w:rPr>
                <w:rFonts w:cs="Times New Roman"/>
                <w:szCs w:val="22"/>
              </w:rPr>
            </w:pPr>
            <w:r w:rsidRPr="00380C17">
              <w:rPr>
                <w:rFonts w:cs="Times New Roman"/>
                <w:szCs w:val="22"/>
                <w:cs/>
                <w:lang w:bidi="th-TH"/>
              </w:rPr>
              <w:t>741</w:t>
            </w:r>
            <w:r w:rsidRPr="00380C17">
              <w:rPr>
                <w:rFonts w:cs="Times New Roman"/>
                <w:szCs w:val="22"/>
              </w:rPr>
              <w:t>,</w:t>
            </w:r>
            <w:r w:rsidRPr="00380C17">
              <w:rPr>
                <w:rFonts w:cs="Times New Roman"/>
                <w:szCs w:val="22"/>
                <w:cs/>
                <w:lang w:bidi="th-TH"/>
              </w:rPr>
              <w:t>713</w:t>
            </w:r>
          </w:p>
        </w:tc>
        <w:tc>
          <w:tcPr>
            <w:tcW w:w="236" w:type="dxa"/>
          </w:tcPr>
          <w:p w14:paraId="30847759" w14:textId="77777777" w:rsidR="00B3201A" w:rsidRPr="00F8039F" w:rsidRDefault="00B3201A">
            <w:pPr>
              <w:tabs>
                <w:tab w:val="decimal" w:pos="1132"/>
              </w:tabs>
              <w:spacing w:line="240" w:lineRule="atLeast"/>
              <w:ind w:right="-150"/>
              <w:rPr>
                <w:rFonts w:cs="Times New Roman"/>
                <w:szCs w:val="22"/>
              </w:rPr>
            </w:pPr>
          </w:p>
        </w:tc>
        <w:tc>
          <w:tcPr>
            <w:tcW w:w="1330" w:type="dxa"/>
          </w:tcPr>
          <w:p w14:paraId="64E36B22" w14:textId="77777777" w:rsidR="00B3201A" w:rsidRPr="00F8039F" w:rsidRDefault="00B3201A">
            <w:pPr>
              <w:tabs>
                <w:tab w:val="decimal" w:pos="1094"/>
              </w:tabs>
              <w:spacing w:line="240" w:lineRule="atLeast"/>
              <w:ind w:right="-150"/>
              <w:rPr>
                <w:rFonts w:cs="Times New Roman"/>
                <w:szCs w:val="22"/>
                <w:lang w:bidi="th-TH"/>
              </w:rPr>
            </w:pPr>
            <w:r w:rsidRPr="00380C17">
              <w:rPr>
                <w:rFonts w:cs="Times New Roman"/>
                <w:szCs w:val="22"/>
                <w:cs/>
                <w:lang w:bidi="th-TH"/>
              </w:rPr>
              <w:t>44</w:t>
            </w:r>
            <w:r w:rsidRPr="00380C17">
              <w:rPr>
                <w:rFonts w:cs="Times New Roman"/>
                <w:szCs w:val="22"/>
                <w:lang w:bidi="th-TH"/>
              </w:rPr>
              <w:t>,</w:t>
            </w:r>
            <w:r w:rsidRPr="00380C17">
              <w:rPr>
                <w:rFonts w:cs="Times New Roman"/>
                <w:szCs w:val="22"/>
                <w:cs/>
                <w:lang w:bidi="th-TH"/>
              </w:rPr>
              <w:t>422</w:t>
            </w:r>
            <w:r w:rsidRPr="00380C17">
              <w:rPr>
                <w:rFonts w:cs="Times New Roman"/>
                <w:szCs w:val="22"/>
                <w:lang w:bidi="th-TH"/>
              </w:rPr>
              <w:t>,</w:t>
            </w:r>
            <w:r w:rsidRPr="00380C17">
              <w:rPr>
                <w:rFonts w:cs="Times New Roman"/>
                <w:szCs w:val="22"/>
                <w:cs/>
                <w:lang w:bidi="th-TH"/>
              </w:rPr>
              <w:t>706</w:t>
            </w:r>
          </w:p>
        </w:tc>
        <w:tc>
          <w:tcPr>
            <w:tcW w:w="236" w:type="dxa"/>
          </w:tcPr>
          <w:p w14:paraId="0391D8BA" w14:textId="77777777" w:rsidR="00B3201A" w:rsidRPr="00F8039F" w:rsidRDefault="00B3201A">
            <w:pPr>
              <w:tabs>
                <w:tab w:val="decimal" w:pos="1132"/>
              </w:tabs>
              <w:spacing w:line="240" w:lineRule="atLeast"/>
              <w:ind w:right="-150"/>
              <w:rPr>
                <w:rFonts w:cs="Times New Roman"/>
                <w:szCs w:val="22"/>
                <w:lang w:bidi="th-TH"/>
              </w:rPr>
            </w:pPr>
          </w:p>
        </w:tc>
        <w:tc>
          <w:tcPr>
            <w:tcW w:w="1405" w:type="dxa"/>
          </w:tcPr>
          <w:p w14:paraId="0D33F971"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szCs w:val="22"/>
                <w:cs/>
                <w:lang w:bidi="th-TH"/>
              </w:rPr>
              <w:t>62</w:t>
            </w:r>
            <w:r w:rsidRPr="00380C17">
              <w:rPr>
                <w:rFonts w:cs="Times New Roman"/>
                <w:szCs w:val="22"/>
                <w:lang w:bidi="th-TH"/>
              </w:rPr>
              <w:t>,</w:t>
            </w:r>
            <w:r w:rsidRPr="00380C17">
              <w:rPr>
                <w:rFonts w:cs="Times New Roman"/>
                <w:szCs w:val="22"/>
                <w:cs/>
                <w:lang w:bidi="th-TH"/>
              </w:rPr>
              <w:t>729</w:t>
            </w:r>
            <w:r w:rsidRPr="00380C17">
              <w:rPr>
                <w:rFonts w:cs="Times New Roman"/>
                <w:szCs w:val="22"/>
                <w:lang w:bidi="th-TH"/>
              </w:rPr>
              <w:t>,</w:t>
            </w:r>
            <w:r w:rsidRPr="00380C17">
              <w:rPr>
                <w:rFonts w:cs="Times New Roman"/>
                <w:szCs w:val="22"/>
                <w:cs/>
                <w:lang w:bidi="th-TH"/>
              </w:rPr>
              <w:t>322</w:t>
            </w:r>
          </w:p>
        </w:tc>
        <w:tc>
          <w:tcPr>
            <w:tcW w:w="248" w:type="dxa"/>
          </w:tcPr>
          <w:p w14:paraId="1DF51B6D" w14:textId="77777777" w:rsidR="00B3201A" w:rsidRPr="00F8039F" w:rsidRDefault="00B3201A">
            <w:pPr>
              <w:tabs>
                <w:tab w:val="decimal" w:pos="1132"/>
              </w:tabs>
              <w:spacing w:line="240" w:lineRule="atLeast"/>
              <w:ind w:right="-150"/>
              <w:rPr>
                <w:rFonts w:cs="Times New Roman"/>
                <w:szCs w:val="22"/>
                <w:lang w:bidi="th-TH"/>
              </w:rPr>
            </w:pPr>
          </w:p>
        </w:tc>
        <w:tc>
          <w:tcPr>
            <w:tcW w:w="1399" w:type="dxa"/>
          </w:tcPr>
          <w:p w14:paraId="5F29E0FD" w14:textId="77777777" w:rsidR="00B3201A" w:rsidRPr="00380C17" w:rsidRDefault="00B3201A">
            <w:pPr>
              <w:tabs>
                <w:tab w:val="decimal" w:pos="1132"/>
              </w:tabs>
              <w:spacing w:line="240" w:lineRule="atLeast"/>
              <w:ind w:right="-150"/>
              <w:rPr>
                <w:rFonts w:cs="Times New Roman"/>
                <w:szCs w:val="22"/>
                <w:lang w:bidi="th-TH"/>
              </w:rPr>
            </w:pPr>
            <w:r w:rsidRPr="00380C17">
              <w:rPr>
                <w:rFonts w:cs="Times New Roman"/>
                <w:szCs w:val="22"/>
                <w:lang w:bidi="th-TH"/>
              </w:rPr>
              <w:t>48,049,633</w:t>
            </w:r>
          </w:p>
        </w:tc>
        <w:tc>
          <w:tcPr>
            <w:tcW w:w="292" w:type="dxa"/>
          </w:tcPr>
          <w:p w14:paraId="64A9332F" w14:textId="77777777" w:rsidR="00B3201A" w:rsidRPr="00F8039F" w:rsidRDefault="00B3201A">
            <w:pPr>
              <w:tabs>
                <w:tab w:val="decimal" w:pos="1132"/>
              </w:tabs>
              <w:spacing w:line="240" w:lineRule="atLeast"/>
              <w:ind w:right="-150"/>
              <w:rPr>
                <w:rFonts w:cs="Times New Roman"/>
                <w:szCs w:val="22"/>
                <w:lang w:bidi="th-TH"/>
              </w:rPr>
            </w:pPr>
          </w:p>
        </w:tc>
        <w:tc>
          <w:tcPr>
            <w:tcW w:w="1373" w:type="dxa"/>
          </w:tcPr>
          <w:p w14:paraId="4A1D73C8" w14:textId="77777777" w:rsidR="00B3201A" w:rsidRPr="00380C17" w:rsidRDefault="00B3201A">
            <w:pPr>
              <w:tabs>
                <w:tab w:val="decimal" w:pos="1132"/>
              </w:tabs>
              <w:spacing w:line="240" w:lineRule="atLeast"/>
              <w:ind w:right="-150"/>
              <w:rPr>
                <w:rFonts w:cs="Times New Roman"/>
                <w:szCs w:val="22"/>
                <w:cs/>
                <w:lang w:bidi="th-TH"/>
              </w:rPr>
            </w:pPr>
            <w:r w:rsidRPr="00380C17">
              <w:rPr>
                <w:rFonts w:cs="Times New Roman"/>
                <w:szCs w:val="22"/>
                <w:cs/>
                <w:lang w:bidi="th-TH"/>
              </w:rPr>
              <w:t>7</w:t>
            </w:r>
            <w:r w:rsidRPr="00380C17">
              <w:rPr>
                <w:rFonts w:cs="Times New Roman"/>
                <w:szCs w:val="22"/>
                <w:lang w:bidi="th-TH"/>
              </w:rPr>
              <w:t>,</w:t>
            </w:r>
            <w:r w:rsidRPr="00380C17">
              <w:rPr>
                <w:rFonts w:cs="Times New Roman"/>
                <w:szCs w:val="22"/>
                <w:cs/>
                <w:lang w:bidi="th-TH"/>
              </w:rPr>
              <w:t>215</w:t>
            </w:r>
            <w:r w:rsidRPr="00380C17">
              <w:rPr>
                <w:rFonts w:cs="Times New Roman"/>
                <w:szCs w:val="22"/>
                <w:lang w:bidi="th-TH"/>
              </w:rPr>
              <w:t>,</w:t>
            </w:r>
            <w:r w:rsidRPr="00380C17">
              <w:rPr>
                <w:rFonts w:cs="Times New Roman"/>
                <w:szCs w:val="22"/>
                <w:cs/>
                <w:lang w:bidi="th-TH"/>
              </w:rPr>
              <w:t>242</w:t>
            </w:r>
          </w:p>
        </w:tc>
        <w:tc>
          <w:tcPr>
            <w:tcW w:w="243" w:type="dxa"/>
          </w:tcPr>
          <w:p w14:paraId="66EF9419" w14:textId="77777777" w:rsidR="00B3201A" w:rsidRPr="00F8039F" w:rsidRDefault="00B3201A">
            <w:pPr>
              <w:tabs>
                <w:tab w:val="decimal" w:pos="972"/>
              </w:tabs>
              <w:spacing w:line="240" w:lineRule="atLeast"/>
              <w:ind w:right="-150"/>
              <w:rPr>
                <w:rFonts w:cs="Times New Roman"/>
                <w:szCs w:val="22"/>
                <w:lang w:bidi="th-TH"/>
              </w:rPr>
            </w:pPr>
          </w:p>
        </w:tc>
        <w:tc>
          <w:tcPr>
            <w:tcW w:w="1334" w:type="dxa"/>
          </w:tcPr>
          <w:p w14:paraId="10117820" w14:textId="77777777" w:rsidR="00B3201A" w:rsidRPr="00F8039F" w:rsidRDefault="00B3201A">
            <w:pPr>
              <w:tabs>
                <w:tab w:val="decimal" w:pos="1091"/>
              </w:tabs>
              <w:spacing w:line="240" w:lineRule="atLeast"/>
              <w:ind w:right="-150"/>
              <w:rPr>
                <w:rFonts w:cs="Times New Roman"/>
                <w:szCs w:val="22"/>
                <w:lang w:bidi="th-TH"/>
              </w:rPr>
            </w:pPr>
            <w:r w:rsidRPr="00380C17">
              <w:rPr>
                <w:rFonts w:cs="Times New Roman"/>
                <w:szCs w:val="22"/>
                <w:cs/>
                <w:lang w:bidi="th-TH"/>
              </w:rPr>
              <w:t>163</w:t>
            </w:r>
            <w:r w:rsidRPr="00380C17">
              <w:rPr>
                <w:rFonts w:cs="Times New Roman"/>
                <w:szCs w:val="22"/>
                <w:lang w:bidi="th-TH"/>
              </w:rPr>
              <w:t>,</w:t>
            </w:r>
            <w:r w:rsidRPr="00380C17">
              <w:rPr>
                <w:rFonts w:cs="Times New Roman"/>
                <w:szCs w:val="22"/>
                <w:cs/>
                <w:lang w:bidi="th-TH"/>
              </w:rPr>
              <w:t>158</w:t>
            </w:r>
            <w:r w:rsidRPr="00380C17">
              <w:rPr>
                <w:rFonts w:cs="Times New Roman"/>
                <w:szCs w:val="22"/>
                <w:lang w:bidi="th-TH"/>
              </w:rPr>
              <w:t>,</w:t>
            </w:r>
            <w:r w:rsidRPr="00380C17">
              <w:rPr>
                <w:rFonts w:cs="Times New Roman"/>
                <w:szCs w:val="22"/>
                <w:cs/>
                <w:lang w:bidi="th-TH"/>
              </w:rPr>
              <w:t>616</w:t>
            </w:r>
          </w:p>
        </w:tc>
      </w:tr>
      <w:tr w:rsidR="00B3201A" w:rsidRPr="0012708E" w14:paraId="4740E822" w14:textId="77777777">
        <w:trPr>
          <w:cantSplit/>
        </w:trPr>
        <w:tc>
          <w:tcPr>
            <w:tcW w:w="4680" w:type="dxa"/>
          </w:tcPr>
          <w:p w14:paraId="12FCE47C" w14:textId="77777777" w:rsidR="00B3201A" w:rsidRPr="0012708E" w:rsidRDefault="00B3201A">
            <w:pPr>
              <w:spacing w:line="240" w:lineRule="atLeast"/>
              <w:ind w:left="-14" w:right="-270"/>
              <w:rPr>
                <w:rFonts w:cs="Times New Roman"/>
                <w:szCs w:val="22"/>
                <w:lang w:bidi="th-TH"/>
              </w:rPr>
            </w:pPr>
            <w:r w:rsidRPr="0012708E">
              <w:rPr>
                <w:rFonts w:cs="Times New Roman"/>
                <w:szCs w:val="22"/>
                <w:lang w:bidi="th-TH"/>
              </w:rPr>
              <w:t>Other financial assets, net</w:t>
            </w:r>
          </w:p>
        </w:tc>
        <w:tc>
          <w:tcPr>
            <w:tcW w:w="1287" w:type="dxa"/>
            <w:vAlign w:val="bottom"/>
          </w:tcPr>
          <w:p w14:paraId="0AD625D1" w14:textId="77777777" w:rsidR="00B3201A" w:rsidRPr="00F8039F" w:rsidRDefault="00B3201A">
            <w:pPr>
              <w:tabs>
                <w:tab w:val="decimal" w:pos="1066"/>
              </w:tabs>
              <w:spacing w:line="240" w:lineRule="atLeast"/>
              <w:ind w:right="-150"/>
              <w:rPr>
                <w:rFonts w:cs="Times New Roman"/>
                <w:szCs w:val="22"/>
              </w:rPr>
            </w:pPr>
            <w:r w:rsidRPr="0093239C">
              <w:rPr>
                <w:rFonts w:cs="Times New Roman"/>
                <w:szCs w:val="22"/>
              </w:rPr>
              <w:t>-</w:t>
            </w:r>
          </w:p>
        </w:tc>
        <w:tc>
          <w:tcPr>
            <w:tcW w:w="236" w:type="dxa"/>
          </w:tcPr>
          <w:p w14:paraId="54758250" w14:textId="77777777" w:rsidR="00B3201A" w:rsidRPr="00F8039F" w:rsidRDefault="00B3201A">
            <w:pPr>
              <w:tabs>
                <w:tab w:val="decimal" w:pos="1132"/>
              </w:tabs>
              <w:spacing w:line="240" w:lineRule="atLeast"/>
              <w:ind w:right="-150"/>
              <w:rPr>
                <w:rFonts w:cs="Times New Roman"/>
                <w:szCs w:val="22"/>
              </w:rPr>
            </w:pPr>
          </w:p>
        </w:tc>
        <w:tc>
          <w:tcPr>
            <w:tcW w:w="1330" w:type="dxa"/>
            <w:vAlign w:val="bottom"/>
          </w:tcPr>
          <w:p w14:paraId="3B152A87" w14:textId="77777777" w:rsidR="00B3201A" w:rsidRPr="00380C17" w:rsidRDefault="00B3201A">
            <w:pPr>
              <w:tabs>
                <w:tab w:val="decimal" w:pos="1094"/>
              </w:tabs>
              <w:spacing w:line="240" w:lineRule="atLeast"/>
              <w:ind w:right="-150"/>
              <w:rPr>
                <w:rFonts w:cs="Times New Roman"/>
                <w:szCs w:val="22"/>
              </w:rPr>
            </w:pPr>
            <w:r w:rsidRPr="00380C17">
              <w:rPr>
                <w:rFonts w:cs="Times New Roman"/>
                <w:szCs w:val="22"/>
                <w:cs/>
                <w:lang w:bidi="th-TH"/>
              </w:rPr>
              <w:t>1</w:t>
            </w:r>
            <w:r w:rsidRPr="00380C17">
              <w:rPr>
                <w:rFonts w:cs="Times New Roman"/>
                <w:szCs w:val="22"/>
              </w:rPr>
              <w:t>,</w:t>
            </w:r>
            <w:r w:rsidRPr="00380C17">
              <w:rPr>
                <w:rFonts w:cs="Times New Roman"/>
                <w:szCs w:val="22"/>
                <w:cs/>
                <w:lang w:bidi="th-TH"/>
              </w:rPr>
              <w:t>122</w:t>
            </w:r>
            <w:r w:rsidRPr="00380C17">
              <w:rPr>
                <w:rFonts w:cs="Times New Roman"/>
                <w:szCs w:val="22"/>
              </w:rPr>
              <w:t>,</w:t>
            </w:r>
            <w:r w:rsidRPr="00380C17">
              <w:rPr>
                <w:rFonts w:cs="Times New Roman"/>
                <w:szCs w:val="22"/>
                <w:cs/>
                <w:lang w:bidi="th-TH"/>
              </w:rPr>
              <w:t>725</w:t>
            </w:r>
          </w:p>
        </w:tc>
        <w:tc>
          <w:tcPr>
            <w:tcW w:w="236" w:type="dxa"/>
          </w:tcPr>
          <w:p w14:paraId="360D535C" w14:textId="77777777" w:rsidR="00B3201A" w:rsidRPr="00F8039F" w:rsidRDefault="00B3201A">
            <w:pPr>
              <w:tabs>
                <w:tab w:val="decimal" w:pos="1132"/>
              </w:tabs>
              <w:spacing w:line="240" w:lineRule="atLeast"/>
              <w:ind w:right="-150"/>
              <w:rPr>
                <w:rFonts w:cs="Times New Roman"/>
                <w:szCs w:val="22"/>
              </w:rPr>
            </w:pPr>
          </w:p>
        </w:tc>
        <w:tc>
          <w:tcPr>
            <w:tcW w:w="1405" w:type="dxa"/>
            <w:vAlign w:val="bottom"/>
          </w:tcPr>
          <w:p w14:paraId="3843D3DA" w14:textId="77777777" w:rsidR="00B3201A" w:rsidRPr="00F8039F" w:rsidRDefault="00B3201A">
            <w:pPr>
              <w:tabs>
                <w:tab w:val="decimal" w:pos="1132"/>
              </w:tabs>
              <w:spacing w:line="240" w:lineRule="atLeast"/>
              <w:ind w:right="-150"/>
              <w:rPr>
                <w:rFonts w:cs="Times New Roman"/>
                <w:szCs w:val="22"/>
              </w:rPr>
            </w:pPr>
            <w:r w:rsidRPr="0093239C">
              <w:rPr>
                <w:rFonts w:cs="Times New Roman"/>
                <w:szCs w:val="22"/>
              </w:rPr>
              <w:t>-</w:t>
            </w:r>
          </w:p>
        </w:tc>
        <w:tc>
          <w:tcPr>
            <w:tcW w:w="248" w:type="dxa"/>
          </w:tcPr>
          <w:p w14:paraId="1D232D76" w14:textId="77777777" w:rsidR="00B3201A" w:rsidRPr="00F8039F" w:rsidRDefault="00B3201A">
            <w:pPr>
              <w:tabs>
                <w:tab w:val="decimal" w:pos="1132"/>
              </w:tabs>
              <w:spacing w:line="240" w:lineRule="atLeast"/>
              <w:ind w:right="-150"/>
              <w:rPr>
                <w:rFonts w:cs="Times New Roman"/>
                <w:szCs w:val="22"/>
              </w:rPr>
            </w:pPr>
          </w:p>
        </w:tc>
        <w:tc>
          <w:tcPr>
            <w:tcW w:w="1399" w:type="dxa"/>
            <w:tcBorders>
              <w:bottom w:val="single" w:sz="4" w:space="0" w:color="auto"/>
            </w:tcBorders>
            <w:vAlign w:val="bottom"/>
          </w:tcPr>
          <w:p w14:paraId="6993C47B" w14:textId="77777777" w:rsidR="00B3201A" w:rsidRPr="00F8039F" w:rsidRDefault="00B3201A">
            <w:pPr>
              <w:tabs>
                <w:tab w:val="decimal" w:pos="1132"/>
              </w:tabs>
              <w:spacing w:line="240" w:lineRule="atLeast"/>
              <w:ind w:right="-150"/>
              <w:rPr>
                <w:rFonts w:cs="Times New Roman"/>
                <w:szCs w:val="22"/>
              </w:rPr>
            </w:pPr>
            <w:r w:rsidRPr="0093239C">
              <w:rPr>
                <w:rFonts w:cs="Times New Roman"/>
                <w:szCs w:val="22"/>
              </w:rPr>
              <w:t>-</w:t>
            </w:r>
          </w:p>
        </w:tc>
        <w:tc>
          <w:tcPr>
            <w:tcW w:w="292" w:type="dxa"/>
          </w:tcPr>
          <w:p w14:paraId="64E5A0DC" w14:textId="77777777" w:rsidR="00B3201A" w:rsidRPr="00F8039F" w:rsidRDefault="00B3201A">
            <w:pPr>
              <w:tabs>
                <w:tab w:val="decimal" w:pos="1132"/>
              </w:tabs>
              <w:spacing w:line="240" w:lineRule="atLeast"/>
              <w:ind w:right="-150"/>
              <w:rPr>
                <w:rFonts w:cs="Times New Roman"/>
                <w:szCs w:val="22"/>
              </w:rPr>
            </w:pPr>
          </w:p>
        </w:tc>
        <w:tc>
          <w:tcPr>
            <w:tcW w:w="1373" w:type="dxa"/>
          </w:tcPr>
          <w:p w14:paraId="585913A1" w14:textId="77777777" w:rsidR="00B3201A" w:rsidRPr="00F8039F" w:rsidRDefault="00B3201A">
            <w:pPr>
              <w:tabs>
                <w:tab w:val="decimal" w:pos="1132"/>
              </w:tabs>
              <w:spacing w:line="240" w:lineRule="atLeast"/>
              <w:ind w:right="-150"/>
              <w:rPr>
                <w:rFonts w:cs="Times New Roman"/>
                <w:szCs w:val="22"/>
                <w:lang w:bidi="th-TH"/>
              </w:rPr>
            </w:pPr>
            <w:r w:rsidRPr="0093239C">
              <w:rPr>
                <w:rFonts w:cs="Times New Roman"/>
                <w:szCs w:val="22"/>
                <w:lang w:bidi="th-TH"/>
              </w:rPr>
              <w:t>-</w:t>
            </w:r>
          </w:p>
        </w:tc>
        <w:tc>
          <w:tcPr>
            <w:tcW w:w="243" w:type="dxa"/>
          </w:tcPr>
          <w:p w14:paraId="6C52DD0E" w14:textId="77777777" w:rsidR="00B3201A" w:rsidRPr="00F8039F" w:rsidRDefault="00B3201A">
            <w:pPr>
              <w:tabs>
                <w:tab w:val="decimal" w:pos="972"/>
              </w:tabs>
              <w:spacing w:line="240" w:lineRule="atLeast"/>
              <w:ind w:right="-150"/>
              <w:rPr>
                <w:rFonts w:cs="Times New Roman"/>
                <w:szCs w:val="22"/>
              </w:rPr>
            </w:pPr>
          </w:p>
        </w:tc>
        <w:tc>
          <w:tcPr>
            <w:tcW w:w="1334" w:type="dxa"/>
          </w:tcPr>
          <w:p w14:paraId="41F74C8F" w14:textId="77777777" w:rsidR="00B3201A" w:rsidRPr="00F8039F" w:rsidRDefault="00B3201A">
            <w:pPr>
              <w:tabs>
                <w:tab w:val="decimal" w:pos="1091"/>
              </w:tabs>
              <w:spacing w:line="240" w:lineRule="atLeast"/>
              <w:ind w:right="-150"/>
              <w:rPr>
                <w:rFonts w:cs="Times New Roman"/>
                <w:szCs w:val="22"/>
                <w:lang w:bidi="th-TH"/>
              </w:rPr>
            </w:pPr>
            <w:r w:rsidRPr="00380C17">
              <w:rPr>
                <w:rFonts w:cs="Times New Roman"/>
                <w:szCs w:val="22"/>
                <w:cs/>
                <w:lang w:bidi="th-TH"/>
              </w:rPr>
              <w:t>1</w:t>
            </w:r>
            <w:r w:rsidRPr="00380C17">
              <w:rPr>
                <w:rFonts w:cs="Times New Roman"/>
                <w:szCs w:val="22"/>
                <w:lang w:bidi="th-TH"/>
              </w:rPr>
              <w:t>,</w:t>
            </w:r>
            <w:r w:rsidRPr="00380C17">
              <w:rPr>
                <w:rFonts w:cs="Times New Roman"/>
                <w:szCs w:val="22"/>
                <w:cs/>
                <w:lang w:bidi="th-TH"/>
              </w:rPr>
              <w:t>122</w:t>
            </w:r>
            <w:r w:rsidRPr="00380C17">
              <w:rPr>
                <w:rFonts w:cs="Times New Roman"/>
                <w:szCs w:val="22"/>
                <w:lang w:bidi="th-TH"/>
              </w:rPr>
              <w:t>,</w:t>
            </w:r>
            <w:r w:rsidRPr="00380C17">
              <w:rPr>
                <w:rFonts w:cs="Times New Roman"/>
                <w:szCs w:val="22"/>
                <w:cs/>
                <w:lang w:bidi="th-TH"/>
              </w:rPr>
              <w:t>725</w:t>
            </w:r>
          </w:p>
        </w:tc>
      </w:tr>
      <w:tr w:rsidR="00B3201A" w:rsidRPr="0012708E" w14:paraId="18305E0C" w14:textId="77777777">
        <w:trPr>
          <w:cantSplit/>
        </w:trPr>
        <w:tc>
          <w:tcPr>
            <w:tcW w:w="4680" w:type="dxa"/>
          </w:tcPr>
          <w:p w14:paraId="2016468E" w14:textId="77777777" w:rsidR="00B3201A" w:rsidRPr="0012708E" w:rsidRDefault="00B3201A">
            <w:pPr>
              <w:spacing w:line="240" w:lineRule="atLeast"/>
              <w:ind w:left="-14" w:right="-270"/>
              <w:rPr>
                <w:rFonts w:cs="Times New Roman"/>
                <w:b/>
                <w:bCs/>
                <w:szCs w:val="22"/>
                <w:lang w:bidi="th-TH"/>
              </w:rPr>
            </w:pPr>
            <w:r w:rsidRPr="0012708E">
              <w:rPr>
                <w:rFonts w:cs="Times New Roman"/>
                <w:b/>
                <w:bCs/>
                <w:szCs w:val="22"/>
                <w:lang w:bidi="th-TH"/>
              </w:rPr>
              <w:t>Total financial assets</w:t>
            </w:r>
          </w:p>
        </w:tc>
        <w:tc>
          <w:tcPr>
            <w:tcW w:w="1287" w:type="dxa"/>
            <w:tcBorders>
              <w:top w:val="single" w:sz="4" w:space="0" w:color="auto"/>
            </w:tcBorders>
          </w:tcPr>
          <w:p w14:paraId="119D8623" w14:textId="77777777" w:rsidR="00B3201A" w:rsidRPr="00F8039F" w:rsidRDefault="00B3201A">
            <w:pPr>
              <w:tabs>
                <w:tab w:val="decimal" w:pos="1066"/>
              </w:tabs>
              <w:spacing w:line="240" w:lineRule="atLeast"/>
              <w:ind w:left="-92" w:right="-150"/>
              <w:rPr>
                <w:rFonts w:cs="Times New Roman"/>
                <w:b/>
                <w:bCs/>
                <w:szCs w:val="22"/>
              </w:rPr>
            </w:pPr>
            <w:r w:rsidRPr="00380C17">
              <w:rPr>
                <w:rFonts w:cs="Times New Roman"/>
                <w:b/>
                <w:bCs/>
                <w:szCs w:val="22"/>
              </w:rPr>
              <w:t>3,636,760</w:t>
            </w:r>
          </w:p>
        </w:tc>
        <w:tc>
          <w:tcPr>
            <w:tcW w:w="236" w:type="dxa"/>
          </w:tcPr>
          <w:p w14:paraId="632FAA4E" w14:textId="77777777" w:rsidR="00B3201A" w:rsidRPr="00F8039F" w:rsidRDefault="00B3201A">
            <w:pPr>
              <w:tabs>
                <w:tab w:val="decimal" w:pos="1132"/>
              </w:tabs>
              <w:spacing w:line="240" w:lineRule="atLeast"/>
              <w:ind w:left="-92" w:right="-150"/>
              <w:rPr>
                <w:rFonts w:cs="Times New Roman"/>
                <w:b/>
                <w:bCs/>
                <w:szCs w:val="22"/>
              </w:rPr>
            </w:pPr>
          </w:p>
        </w:tc>
        <w:tc>
          <w:tcPr>
            <w:tcW w:w="1330" w:type="dxa"/>
            <w:tcBorders>
              <w:top w:val="single" w:sz="4" w:space="0" w:color="auto"/>
            </w:tcBorders>
          </w:tcPr>
          <w:p w14:paraId="36A55804" w14:textId="77777777" w:rsidR="00B3201A" w:rsidRPr="00F8039F" w:rsidRDefault="00B3201A">
            <w:pPr>
              <w:tabs>
                <w:tab w:val="decimal" w:pos="1094"/>
              </w:tabs>
              <w:spacing w:line="240" w:lineRule="atLeast"/>
              <w:ind w:left="-92" w:right="-150"/>
              <w:rPr>
                <w:rFonts w:cs="Times New Roman"/>
                <w:b/>
                <w:bCs/>
                <w:szCs w:val="22"/>
              </w:rPr>
            </w:pPr>
            <w:r w:rsidRPr="00380C17">
              <w:rPr>
                <w:rFonts w:cs="Times New Roman"/>
                <w:b/>
                <w:bCs/>
                <w:szCs w:val="22"/>
              </w:rPr>
              <w:t>60,9</w:t>
            </w:r>
            <w:r>
              <w:rPr>
                <w:rFonts w:cs="Times New Roman"/>
                <w:b/>
                <w:bCs/>
                <w:szCs w:val="22"/>
              </w:rPr>
              <w:t>34,624</w:t>
            </w:r>
          </w:p>
        </w:tc>
        <w:tc>
          <w:tcPr>
            <w:tcW w:w="236" w:type="dxa"/>
          </w:tcPr>
          <w:p w14:paraId="002E5797" w14:textId="77777777" w:rsidR="00B3201A" w:rsidRPr="00F8039F" w:rsidRDefault="00B3201A">
            <w:pPr>
              <w:tabs>
                <w:tab w:val="decimal" w:pos="1132"/>
              </w:tabs>
              <w:spacing w:line="240" w:lineRule="atLeast"/>
              <w:ind w:left="-92" w:right="-150"/>
              <w:rPr>
                <w:rFonts w:cs="Times New Roman"/>
                <w:b/>
                <w:bCs/>
                <w:szCs w:val="22"/>
              </w:rPr>
            </w:pPr>
          </w:p>
        </w:tc>
        <w:tc>
          <w:tcPr>
            <w:tcW w:w="1405" w:type="dxa"/>
            <w:tcBorders>
              <w:top w:val="single" w:sz="4" w:space="0" w:color="auto"/>
            </w:tcBorders>
          </w:tcPr>
          <w:p w14:paraId="0CE2EFEF" w14:textId="77777777" w:rsidR="00B3201A" w:rsidRPr="00F8039F" w:rsidRDefault="00B3201A">
            <w:pPr>
              <w:tabs>
                <w:tab w:val="decimal" w:pos="1132"/>
              </w:tabs>
              <w:spacing w:line="240" w:lineRule="atLeast"/>
              <w:ind w:left="-92" w:right="-150"/>
              <w:rPr>
                <w:rFonts w:cs="Times New Roman"/>
                <w:b/>
                <w:bCs/>
                <w:szCs w:val="22"/>
              </w:rPr>
            </w:pPr>
            <w:r w:rsidRPr="00380C17">
              <w:rPr>
                <w:rFonts w:cs="Times New Roman"/>
                <w:b/>
                <w:bCs/>
                <w:szCs w:val="22"/>
              </w:rPr>
              <w:t>62,938,741</w:t>
            </w:r>
          </w:p>
        </w:tc>
        <w:tc>
          <w:tcPr>
            <w:tcW w:w="248" w:type="dxa"/>
          </w:tcPr>
          <w:p w14:paraId="791B6084" w14:textId="77777777" w:rsidR="00B3201A" w:rsidRPr="00F8039F" w:rsidRDefault="00B3201A">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tcPr>
          <w:p w14:paraId="2A52951E" w14:textId="77777777" w:rsidR="00B3201A" w:rsidRPr="00F8039F" w:rsidRDefault="00B3201A">
            <w:pPr>
              <w:tabs>
                <w:tab w:val="decimal" w:pos="1132"/>
              </w:tabs>
              <w:spacing w:line="240" w:lineRule="atLeast"/>
              <w:ind w:left="-92" w:right="-150"/>
              <w:rPr>
                <w:rFonts w:cs="Times New Roman"/>
                <w:b/>
                <w:bCs/>
                <w:szCs w:val="22"/>
              </w:rPr>
            </w:pPr>
            <w:r w:rsidRPr="00380C17">
              <w:rPr>
                <w:rFonts w:cs="Times New Roman"/>
                <w:b/>
                <w:bCs/>
                <w:szCs w:val="22"/>
              </w:rPr>
              <w:t>48,049,633</w:t>
            </w:r>
          </w:p>
        </w:tc>
        <w:tc>
          <w:tcPr>
            <w:tcW w:w="292" w:type="dxa"/>
          </w:tcPr>
          <w:p w14:paraId="3D2F5D1E" w14:textId="77777777" w:rsidR="00B3201A" w:rsidRPr="00F8039F" w:rsidRDefault="00B3201A">
            <w:pPr>
              <w:tabs>
                <w:tab w:val="decimal" w:pos="1132"/>
              </w:tabs>
              <w:spacing w:line="240" w:lineRule="atLeast"/>
              <w:ind w:left="-92" w:right="-150"/>
              <w:rPr>
                <w:rFonts w:cs="Times New Roman"/>
                <w:b/>
                <w:bCs/>
                <w:szCs w:val="22"/>
                <w:rtl/>
                <w:cs/>
              </w:rPr>
            </w:pPr>
          </w:p>
        </w:tc>
        <w:tc>
          <w:tcPr>
            <w:tcW w:w="1373" w:type="dxa"/>
            <w:tcBorders>
              <w:top w:val="single" w:sz="4" w:space="0" w:color="auto"/>
            </w:tcBorders>
          </w:tcPr>
          <w:p w14:paraId="5D140ABC" w14:textId="77777777" w:rsidR="00B3201A" w:rsidRPr="00F8039F" w:rsidRDefault="00B3201A">
            <w:pPr>
              <w:tabs>
                <w:tab w:val="decimal" w:pos="1132"/>
              </w:tabs>
              <w:spacing w:line="240" w:lineRule="atLeast"/>
              <w:ind w:left="-92" w:right="-150"/>
              <w:rPr>
                <w:rFonts w:cs="Times New Roman"/>
                <w:b/>
                <w:bCs/>
                <w:szCs w:val="22"/>
              </w:rPr>
            </w:pPr>
            <w:r w:rsidRPr="00380C17">
              <w:rPr>
                <w:rFonts w:cs="Times New Roman"/>
                <w:b/>
                <w:bCs/>
                <w:szCs w:val="22"/>
              </w:rPr>
              <w:t>7,7</w:t>
            </w:r>
            <w:r>
              <w:rPr>
                <w:rFonts w:cs="Times New Roman"/>
                <w:b/>
                <w:bCs/>
                <w:szCs w:val="22"/>
              </w:rPr>
              <w:t>73,377</w:t>
            </w:r>
          </w:p>
        </w:tc>
        <w:tc>
          <w:tcPr>
            <w:tcW w:w="243" w:type="dxa"/>
          </w:tcPr>
          <w:p w14:paraId="64ECA908" w14:textId="77777777" w:rsidR="00B3201A" w:rsidRPr="00F8039F" w:rsidRDefault="00B3201A">
            <w:pPr>
              <w:tabs>
                <w:tab w:val="decimal" w:pos="972"/>
              </w:tabs>
              <w:spacing w:line="240" w:lineRule="atLeast"/>
              <w:ind w:left="-92" w:right="-150"/>
              <w:rPr>
                <w:rFonts w:cs="Times New Roman"/>
                <w:b/>
                <w:bCs/>
                <w:szCs w:val="22"/>
                <w:rtl/>
                <w:cs/>
              </w:rPr>
            </w:pPr>
          </w:p>
        </w:tc>
        <w:tc>
          <w:tcPr>
            <w:tcW w:w="1334" w:type="dxa"/>
            <w:tcBorders>
              <w:top w:val="single" w:sz="4" w:space="0" w:color="auto"/>
            </w:tcBorders>
          </w:tcPr>
          <w:p w14:paraId="661D96D5" w14:textId="77777777" w:rsidR="00B3201A" w:rsidRPr="009C518D" w:rsidRDefault="00B3201A" w:rsidP="009C518D">
            <w:pPr>
              <w:tabs>
                <w:tab w:val="decimal" w:pos="1091"/>
              </w:tabs>
              <w:spacing w:line="240" w:lineRule="atLeast"/>
              <w:ind w:right="-150"/>
              <w:rPr>
                <w:rFonts w:cs="Times New Roman"/>
                <w:b/>
                <w:bCs/>
                <w:szCs w:val="22"/>
                <w:lang w:bidi="th-TH"/>
              </w:rPr>
            </w:pPr>
            <w:r w:rsidRPr="009C518D">
              <w:rPr>
                <w:rFonts w:cs="Times New Roman"/>
                <w:b/>
                <w:bCs/>
                <w:szCs w:val="22"/>
                <w:lang w:bidi="th-TH"/>
              </w:rPr>
              <w:t>183,333,135</w:t>
            </w:r>
          </w:p>
        </w:tc>
      </w:tr>
      <w:tr w:rsidR="00B3201A" w:rsidRPr="0012708E" w14:paraId="5D241793" w14:textId="77777777">
        <w:trPr>
          <w:cantSplit/>
          <w:trHeight w:val="136"/>
        </w:trPr>
        <w:tc>
          <w:tcPr>
            <w:tcW w:w="4680" w:type="dxa"/>
          </w:tcPr>
          <w:p w14:paraId="12949EB8" w14:textId="77777777" w:rsidR="00B3201A" w:rsidRPr="0012708E" w:rsidRDefault="00B3201A">
            <w:pPr>
              <w:spacing w:line="240" w:lineRule="atLeast"/>
              <w:ind w:left="-14" w:right="-270"/>
              <w:rPr>
                <w:rFonts w:cs="Times New Roman"/>
                <w:szCs w:val="22"/>
                <w:cs/>
                <w:lang w:bidi="th-TH"/>
              </w:rPr>
            </w:pPr>
          </w:p>
        </w:tc>
        <w:tc>
          <w:tcPr>
            <w:tcW w:w="1287" w:type="dxa"/>
            <w:tcBorders>
              <w:top w:val="single" w:sz="4" w:space="0" w:color="auto"/>
            </w:tcBorders>
            <w:vAlign w:val="bottom"/>
          </w:tcPr>
          <w:p w14:paraId="6A99C0B3" w14:textId="77777777" w:rsidR="00B3201A" w:rsidRPr="00F8039F" w:rsidRDefault="00B3201A">
            <w:pPr>
              <w:tabs>
                <w:tab w:val="decimal" w:pos="1066"/>
              </w:tabs>
              <w:spacing w:line="240" w:lineRule="atLeast"/>
              <w:ind w:left="-92" w:right="-150"/>
              <w:rPr>
                <w:rFonts w:cs="Times New Roman"/>
                <w:szCs w:val="22"/>
              </w:rPr>
            </w:pPr>
          </w:p>
        </w:tc>
        <w:tc>
          <w:tcPr>
            <w:tcW w:w="236" w:type="dxa"/>
          </w:tcPr>
          <w:p w14:paraId="27827449" w14:textId="77777777" w:rsidR="00B3201A" w:rsidRPr="00F8039F" w:rsidRDefault="00B3201A">
            <w:pPr>
              <w:tabs>
                <w:tab w:val="decimal" w:pos="1132"/>
              </w:tabs>
              <w:spacing w:line="240" w:lineRule="atLeast"/>
              <w:ind w:left="-92" w:right="-150"/>
              <w:rPr>
                <w:rFonts w:cs="Times New Roman"/>
                <w:szCs w:val="22"/>
                <w:cs/>
                <w:lang w:bidi="th-TH"/>
              </w:rPr>
            </w:pPr>
          </w:p>
        </w:tc>
        <w:tc>
          <w:tcPr>
            <w:tcW w:w="1330" w:type="dxa"/>
            <w:tcBorders>
              <w:top w:val="single" w:sz="4" w:space="0" w:color="auto"/>
            </w:tcBorders>
            <w:vAlign w:val="bottom"/>
          </w:tcPr>
          <w:p w14:paraId="52B3E584" w14:textId="77777777" w:rsidR="00B3201A" w:rsidRPr="00F8039F" w:rsidRDefault="00B3201A">
            <w:pPr>
              <w:tabs>
                <w:tab w:val="decimal" w:pos="1094"/>
              </w:tabs>
              <w:spacing w:line="240" w:lineRule="atLeast"/>
              <w:ind w:left="-92" w:right="-150"/>
              <w:rPr>
                <w:rFonts w:cs="Times New Roman"/>
                <w:szCs w:val="22"/>
              </w:rPr>
            </w:pPr>
          </w:p>
        </w:tc>
        <w:tc>
          <w:tcPr>
            <w:tcW w:w="236" w:type="dxa"/>
          </w:tcPr>
          <w:p w14:paraId="5A78E05A" w14:textId="77777777" w:rsidR="00B3201A" w:rsidRPr="00F8039F" w:rsidRDefault="00B3201A">
            <w:pPr>
              <w:tabs>
                <w:tab w:val="decimal" w:pos="1132"/>
              </w:tabs>
              <w:spacing w:line="240" w:lineRule="atLeast"/>
              <w:ind w:left="-92" w:right="-150"/>
              <w:rPr>
                <w:rFonts w:cs="Times New Roman"/>
                <w:szCs w:val="22"/>
                <w:cs/>
                <w:lang w:bidi="th-TH"/>
              </w:rPr>
            </w:pPr>
          </w:p>
        </w:tc>
        <w:tc>
          <w:tcPr>
            <w:tcW w:w="1405" w:type="dxa"/>
            <w:tcBorders>
              <w:top w:val="single" w:sz="4" w:space="0" w:color="auto"/>
            </w:tcBorders>
            <w:vAlign w:val="bottom"/>
          </w:tcPr>
          <w:p w14:paraId="6A43D002" w14:textId="77777777" w:rsidR="00B3201A" w:rsidRPr="00F8039F" w:rsidRDefault="00B3201A">
            <w:pPr>
              <w:tabs>
                <w:tab w:val="decimal" w:pos="1132"/>
              </w:tabs>
              <w:spacing w:line="240" w:lineRule="atLeast"/>
              <w:ind w:left="-92" w:right="-150"/>
              <w:rPr>
                <w:rFonts w:cs="Times New Roman"/>
                <w:szCs w:val="22"/>
              </w:rPr>
            </w:pPr>
          </w:p>
        </w:tc>
        <w:tc>
          <w:tcPr>
            <w:tcW w:w="248" w:type="dxa"/>
          </w:tcPr>
          <w:p w14:paraId="468FCB78" w14:textId="77777777" w:rsidR="00B3201A" w:rsidRPr="00F8039F" w:rsidRDefault="00B3201A">
            <w:pPr>
              <w:tabs>
                <w:tab w:val="decimal" w:pos="1132"/>
              </w:tabs>
              <w:spacing w:line="240" w:lineRule="atLeast"/>
              <w:ind w:left="-92" w:right="-150"/>
              <w:rPr>
                <w:rFonts w:cs="Times New Roman"/>
                <w:szCs w:val="22"/>
                <w:cs/>
                <w:lang w:bidi="th-TH"/>
              </w:rPr>
            </w:pPr>
          </w:p>
        </w:tc>
        <w:tc>
          <w:tcPr>
            <w:tcW w:w="1399" w:type="dxa"/>
            <w:tcBorders>
              <w:top w:val="single" w:sz="4" w:space="0" w:color="auto"/>
            </w:tcBorders>
          </w:tcPr>
          <w:p w14:paraId="157DA645" w14:textId="77777777" w:rsidR="00B3201A" w:rsidRPr="00F8039F" w:rsidRDefault="00B3201A">
            <w:pPr>
              <w:tabs>
                <w:tab w:val="decimal" w:pos="1132"/>
              </w:tabs>
              <w:spacing w:line="240" w:lineRule="atLeast"/>
              <w:ind w:left="-92" w:right="-150"/>
              <w:rPr>
                <w:rFonts w:cs="Times New Roman"/>
                <w:szCs w:val="22"/>
              </w:rPr>
            </w:pPr>
          </w:p>
        </w:tc>
        <w:tc>
          <w:tcPr>
            <w:tcW w:w="292" w:type="dxa"/>
          </w:tcPr>
          <w:p w14:paraId="10605938" w14:textId="77777777" w:rsidR="00B3201A" w:rsidRPr="00F8039F" w:rsidRDefault="00B3201A">
            <w:pPr>
              <w:tabs>
                <w:tab w:val="decimal" w:pos="1132"/>
              </w:tabs>
              <w:spacing w:line="240" w:lineRule="atLeast"/>
              <w:ind w:left="-92" w:right="-150"/>
              <w:rPr>
                <w:rFonts w:cs="Times New Roman"/>
                <w:szCs w:val="22"/>
                <w:cs/>
                <w:lang w:bidi="th-TH"/>
              </w:rPr>
            </w:pPr>
          </w:p>
        </w:tc>
        <w:tc>
          <w:tcPr>
            <w:tcW w:w="1373" w:type="dxa"/>
            <w:tcBorders>
              <w:top w:val="single" w:sz="4" w:space="0" w:color="auto"/>
            </w:tcBorders>
            <w:vAlign w:val="bottom"/>
          </w:tcPr>
          <w:p w14:paraId="5B4B7D01" w14:textId="77777777" w:rsidR="00B3201A" w:rsidRPr="00F8039F" w:rsidRDefault="00B3201A">
            <w:pPr>
              <w:tabs>
                <w:tab w:val="decimal" w:pos="1132"/>
              </w:tabs>
              <w:spacing w:line="240" w:lineRule="atLeast"/>
              <w:ind w:left="-92" w:right="-150"/>
              <w:rPr>
                <w:rFonts w:cs="Times New Roman"/>
                <w:szCs w:val="22"/>
              </w:rPr>
            </w:pPr>
          </w:p>
        </w:tc>
        <w:tc>
          <w:tcPr>
            <w:tcW w:w="243" w:type="dxa"/>
          </w:tcPr>
          <w:p w14:paraId="7A076A06" w14:textId="77777777" w:rsidR="00B3201A" w:rsidRPr="00F8039F" w:rsidRDefault="00B3201A">
            <w:pPr>
              <w:tabs>
                <w:tab w:val="decimal" w:pos="1032"/>
              </w:tabs>
              <w:spacing w:line="240" w:lineRule="atLeast"/>
              <w:ind w:left="-92" w:right="-150"/>
              <w:jc w:val="center"/>
              <w:rPr>
                <w:rFonts w:cs="Times New Roman"/>
                <w:szCs w:val="22"/>
                <w:cs/>
                <w:lang w:bidi="th-TH"/>
              </w:rPr>
            </w:pPr>
          </w:p>
        </w:tc>
        <w:tc>
          <w:tcPr>
            <w:tcW w:w="1334" w:type="dxa"/>
            <w:tcBorders>
              <w:top w:val="single" w:sz="4" w:space="0" w:color="auto"/>
            </w:tcBorders>
            <w:vAlign w:val="bottom"/>
          </w:tcPr>
          <w:p w14:paraId="097B6025" w14:textId="77777777" w:rsidR="00B3201A" w:rsidRPr="00F8039F" w:rsidRDefault="00B3201A" w:rsidP="009C518D">
            <w:pPr>
              <w:tabs>
                <w:tab w:val="decimal" w:pos="1091"/>
              </w:tabs>
              <w:spacing w:line="240" w:lineRule="atLeast"/>
              <w:ind w:right="-150"/>
              <w:rPr>
                <w:rFonts w:cs="Times New Roman"/>
                <w:szCs w:val="22"/>
                <w:lang w:bidi="th-TH"/>
              </w:rPr>
            </w:pPr>
          </w:p>
        </w:tc>
      </w:tr>
      <w:tr w:rsidR="00B3201A" w:rsidRPr="0012708E" w14:paraId="054BB156" w14:textId="77777777">
        <w:trPr>
          <w:cantSplit/>
        </w:trPr>
        <w:tc>
          <w:tcPr>
            <w:tcW w:w="4680" w:type="dxa"/>
          </w:tcPr>
          <w:p w14:paraId="4CA93BB7" w14:textId="77777777" w:rsidR="00B3201A" w:rsidRPr="0012708E" w:rsidRDefault="00B3201A">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287" w:type="dxa"/>
            <w:vAlign w:val="bottom"/>
          </w:tcPr>
          <w:p w14:paraId="1364C91B" w14:textId="77777777" w:rsidR="00B3201A" w:rsidRPr="00F8039F" w:rsidRDefault="00B3201A">
            <w:pPr>
              <w:tabs>
                <w:tab w:val="decimal" w:pos="1066"/>
              </w:tabs>
              <w:spacing w:line="240" w:lineRule="atLeast"/>
              <w:ind w:left="-92" w:right="-150"/>
              <w:rPr>
                <w:rFonts w:cs="Times New Roman"/>
                <w:szCs w:val="22"/>
              </w:rPr>
            </w:pPr>
          </w:p>
        </w:tc>
        <w:tc>
          <w:tcPr>
            <w:tcW w:w="236" w:type="dxa"/>
          </w:tcPr>
          <w:p w14:paraId="1C83BA52" w14:textId="77777777" w:rsidR="00B3201A" w:rsidRPr="00F8039F" w:rsidRDefault="00B3201A">
            <w:pPr>
              <w:tabs>
                <w:tab w:val="decimal" w:pos="1132"/>
              </w:tabs>
              <w:spacing w:line="240" w:lineRule="atLeast"/>
              <w:ind w:left="-92" w:right="-150"/>
              <w:rPr>
                <w:rFonts w:cs="Times New Roman"/>
                <w:szCs w:val="22"/>
                <w:cs/>
                <w:lang w:bidi="th-TH"/>
              </w:rPr>
            </w:pPr>
          </w:p>
        </w:tc>
        <w:tc>
          <w:tcPr>
            <w:tcW w:w="1330" w:type="dxa"/>
            <w:vAlign w:val="bottom"/>
          </w:tcPr>
          <w:p w14:paraId="048FA765" w14:textId="77777777" w:rsidR="00B3201A" w:rsidRPr="00F8039F" w:rsidRDefault="00B3201A">
            <w:pPr>
              <w:tabs>
                <w:tab w:val="decimal" w:pos="1094"/>
              </w:tabs>
              <w:spacing w:line="240" w:lineRule="atLeast"/>
              <w:ind w:left="-92" w:right="-150"/>
              <w:rPr>
                <w:rFonts w:cs="Times New Roman"/>
                <w:szCs w:val="22"/>
              </w:rPr>
            </w:pPr>
          </w:p>
        </w:tc>
        <w:tc>
          <w:tcPr>
            <w:tcW w:w="236" w:type="dxa"/>
          </w:tcPr>
          <w:p w14:paraId="16158BBC" w14:textId="77777777" w:rsidR="00B3201A" w:rsidRPr="00F8039F" w:rsidRDefault="00B3201A">
            <w:pPr>
              <w:tabs>
                <w:tab w:val="decimal" w:pos="1132"/>
              </w:tabs>
              <w:spacing w:line="240" w:lineRule="atLeast"/>
              <w:ind w:left="-92" w:right="-150"/>
              <w:rPr>
                <w:rFonts w:cs="Times New Roman"/>
                <w:szCs w:val="22"/>
                <w:cs/>
                <w:lang w:bidi="th-TH"/>
              </w:rPr>
            </w:pPr>
          </w:p>
        </w:tc>
        <w:tc>
          <w:tcPr>
            <w:tcW w:w="1405" w:type="dxa"/>
          </w:tcPr>
          <w:p w14:paraId="539E6E0F" w14:textId="77777777" w:rsidR="00B3201A" w:rsidRPr="00F8039F" w:rsidRDefault="00B3201A">
            <w:pPr>
              <w:tabs>
                <w:tab w:val="decimal" w:pos="1132"/>
              </w:tabs>
              <w:spacing w:line="240" w:lineRule="atLeast"/>
              <w:ind w:left="-92" w:right="-150"/>
              <w:rPr>
                <w:rFonts w:cs="Times New Roman"/>
                <w:szCs w:val="22"/>
              </w:rPr>
            </w:pPr>
          </w:p>
        </w:tc>
        <w:tc>
          <w:tcPr>
            <w:tcW w:w="248" w:type="dxa"/>
          </w:tcPr>
          <w:p w14:paraId="7FF10937" w14:textId="77777777" w:rsidR="00B3201A" w:rsidRPr="00F8039F" w:rsidRDefault="00B3201A">
            <w:pPr>
              <w:tabs>
                <w:tab w:val="decimal" w:pos="1132"/>
              </w:tabs>
              <w:spacing w:line="240" w:lineRule="atLeast"/>
              <w:ind w:left="-92" w:right="-150"/>
              <w:rPr>
                <w:rFonts w:cs="Times New Roman"/>
                <w:szCs w:val="22"/>
                <w:cs/>
                <w:lang w:bidi="th-TH"/>
              </w:rPr>
            </w:pPr>
          </w:p>
        </w:tc>
        <w:tc>
          <w:tcPr>
            <w:tcW w:w="1399" w:type="dxa"/>
          </w:tcPr>
          <w:p w14:paraId="5CFB8607" w14:textId="77777777" w:rsidR="00B3201A" w:rsidRPr="00F8039F" w:rsidRDefault="00B3201A">
            <w:pPr>
              <w:tabs>
                <w:tab w:val="decimal" w:pos="1132"/>
              </w:tabs>
              <w:spacing w:line="240" w:lineRule="atLeast"/>
              <w:ind w:left="-92" w:right="-150"/>
              <w:rPr>
                <w:rFonts w:cs="Times New Roman"/>
                <w:szCs w:val="22"/>
              </w:rPr>
            </w:pPr>
          </w:p>
        </w:tc>
        <w:tc>
          <w:tcPr>
            <w:tcW w:w="292" w:type="dxa"/>
          </w:tcPr>
          <w:p w14:paraId="3851AEE8" w14:textId="77777777" w:rsidR="00B3201A" w:rsidRPr="00F8039F" w:rsidRDefault="00B3201A">
            <w:pPr>
              <w:tabs>
                <w:tab w:val="decimal" w:pos="1132"/>
              </w:tabs>
              <w:spacing w:line="240" w:lineRule="atLeast"/>
              <w:ind w:left="-92" w:right="-150"/>
              <w:rPr>
                <w:rFonts w:cs="Times New Roman"/>
                <w:szCs w:val="22"/>
                <w:cs/>
                <w:lang w:bidi="th-TH"/>
              </w:rPr>
            </w:pPr>
          </w:p>
        </w:tc>
        <w:tc>
          <w:tcPr>
            <w:tcW w:w="1373" w:type="dxa"/>
          </w:tcPr>
          <w:p w14:paraId="30AFD77E" w14:textId="77777777" w:rsidR="00B3201A" w:rsidRPr="00F8039F" w:rsidRDefault="00B3201A">
            <w:pPr>
              <w:tabs>
                <w:tab w:val="decimal" w:pos="1132"/>
              </w:tabs>
              <w:spacing w:line="240" w:lineRule="atLeast"/>
              <w:ind w:left="-92" w:right="-150"/>
              <w:rPr>
                <w:rFonts w:cs="Times New Roman"/>
                <w:szCs w:val="22"/>
                <w:cs/>
                <w:lang w:bidi="th-TH"/>
              </w:rPr>
            </w:pPr>
          </w:p>
        </w:tc>
        <w:tc>
          <w:tcPr>
            <w:tcW w:w="243" w:type="dxa"/>
          </w:tcPr>
          <w:p w14:paraId="64EAD51D" w14:textId="77777777" w:rsidR="00B3201A" w:rsidRPr="00F8039F" w:rsidRDefault="00B3201A">
            <w:pPr>
              <w:tabs>
                <w:tab w:val="decimal" w:pos="1032"/>
              </w:tabs>
              <w:spacing w:line="240" w:lineRule="atLeast"/>
              <w:ind w:left="-92" w:right="-150"/>
              <w:jc w:val="center"/>
              <w:rPr>
                <w:rFonts w:cs="Times New Roman"/>
                <w:szCs w:val="22"/>
                <w:cs/>
                <w:lang w:bidi="th-TH"/>
              </w:rPr>
            </w:pPr>
          </w:p>
        </w:tc>
        <w:tc>
          <w:tcPr>
            <w:tcW w:w="1334" w:type="dxa"/>
            <w:vAlign w:val="bottom"/>
          </w:tcPr>
          <w:p w14:paraId="1FFE994C" w14:textId="77777777" w:rsidR="00B3201A" w:rsidRPr="00F8039F" w:rsidRDefault="00B3201A" w:rsidP="009C518D">
            <w:pPr>
              <w:tabs>
                <w:tab w:val="decimal" w:pos="1091"/>
              </w:tabs>
              <w:spacing w:line="240" w:lineRule="atLeast"/>
              <w:ind w:right="-150"/>
              <w:rPr>
                <w:rFonts w:cs="Times New Roman"/>
                <w:szCs w:val="22"/>
                <w:lang w:bidi="th-TH"/>
              </w:rPr>
            </w:pPr>
          </w:p>
        </w:tc>
      </w:tr>
      <w:tr w:rsidR="00B3201A" w:rsidRPr="0012708E" w14:paraId="5E349D3E" w14:textId="77777777">
        <w:trPr>
          <w:cantSplit/>
        </w:trPr>
        <w:tc>
          <w:tcPr>
            <w:tcW w:w="4680" w:type="dxa"/>
          </w:tcPr>
          <w:p w14:paraId="43DED09C" w14:textId="77777777" w:rsidR="00B3201A" w:rsidRPr="0012708E" w:rsidRDefault="00B3201A">
            <w:pPr>
              <w:spacing w:line="240" w:lineRule="atLeast"/>
              <w:ind w:left="-14" w:right="-270"/>
              <w:rPr>
                <w:rFonts w:cs="Times New Roman"/>
                <w:szCs w:val="22"/>
                <w:cs/>
                <w:lang w:bidi="th-TH"/>
              </w:rPr>
            </w:pPr>
            <w:r w:rsidRPr="0012708E">
              <w:rPr>
                <w:rFonts w:cs="Times New Roman"/>
                <w:szCs w:val="22"/>
                <w:lang w:bidi="th-TH"/>
              </w:rPr>
              <w:t xml:space="preserve">Deposits </w:t>
            </w:r>
          </w:p>
        </w:tc>
        <w:tc>
          <w:tcPr>
            <w:tcW w:w="1287" w:type="dxa"/>
          </w:tcPr>
          <w:p w14:paraId="55F5DC7E" w14:textId="77777777" w:rsidR="00B3201A" w:rsidRPr="00F8039F" w:rsidRDefault="00B3201A">
            <w:pPr>
              <w:tabs>
                <w:tab w:val="decimal" w:pos="1066"/>
              </w:tabs>
              <w:spacing w:line="240" w:lineRule="atLeast"/>
              <w:ind w:right="-150"/>
              <w:rPr>
                <w:rFonts w:cs="Times New Roman"/>
                <w:szCs w:val="22"/>
                <w:lang w:bidi="th-TH"/>
              </w:rPr>
            </w:pPr>
            <w:r w:rsidRPr="00380C17">
              <w:rPr>
                <w:rFonts w:cs="Times New Roman"/>
                <w:szCs w:val="22"/>
                <w:cs/>
                <w:lang w:bidi="th-TH"/>
              </w:rPr>
              <w:t>37</w:t>
            </w:r>
            <w:r w:rsidRPr="00380C17">
              <w:rPr>
                <w:rFonts w:cs="Times New Roman"/>
                <w:szCs w:val="22"/>
                <w:lang w:bidi="th-TH"/>
              </w:rPr>
              <w:t>,</w:t>
            </w:r>
            <w:r w:rsidRPr="00380C17">
              <w:rPr>
                <w:rFonts w:cs="Times New Roman"/>
                <w:szCs w:val="22"/>
                <w:cs/>
                <w:lang w:bidi="th-TH"/>
              </w:rPr>
              <w:t>845</w:t>
            </w:r>
            <w:r w:rsidRPr="00380C17">
              <w:rPr>
                <w:rFonts w:cs="Times New Roman"/>
                <w:szCs w:val="22"/>
                <w:lang w:bidi="th-TH"/>
              </w:rPr>
              <w:t>,</w:t>
            </w:r>
            <w:r w:rsidRPr="00380C17">
              <w:rPr>
                <w:rFonts w:cs="Times New Roman"/>
                <w:szCs w:val="22"/>
                <w:cs/>
                <w:lang w:bidi="th-TH"/>
              </w:rPr>
              <w:t>516</w:t>
            </w:r>
          </w:p>
        </w:tc>
        <w:tc>
          <w:tcPr>
            <w:tcW w:w="236" w:type="dxa"/>
          </w:tcPr>
          <w:p w14:paraId="5418B639" w14:textId="77777777" w:rsidR="00B3201A" w:rsidRPr="00F8039F" w:rsidRDefault="00B3201A">
            <w:pPr>
              <w:tabs>
                <w:tab w:val="decimal" w:pos="1132"/>
              </w:tabs>
              <w:spacing w:line="240" w:lineRule="atLeast"/>
              <w:ind w:right="-150"/>
              <w:rPr>
                <w:rFonts w:cs="Times New Roman"/>
                <w:szCs w:val="22"/>
                <w:rtl/>
                <w:cs/>
              </w:rPr>
            </w:pPr>
          </w:p>
        </w:tc>
        <w:tc>
          <w:tcPr>
            <w:tcW w:w="1330" w:type="dxa"/>
          </w:tcPr>
          <w:p w14:paraId="53138A7D" w14:textId="77777777" w:rsidR="00B3201A" w:rsidRPr="00F8039F" w:rsidRDefault="00B3201A">
            <w:pPr>
              <w:tabs>
                <w:tab w:val="decimal" w:pos="1094"/>
              </w:tabs>
              <w:spacing w:line="240" w:lineRule="atLeast"/>
              <w:ind w:right="-150"/>
              <w:rPr>
                <w:rFonts w:cs="Times New Roman"/>
                <w:szCs w:val="22"/>
                <w:lang w:bidi="th-TH"/>
              </w:rPr>
            </w:pPr>
            <w:r w:rsidRPr="00380C17">
              <w:rPr>
                <w:rFonts w:cs="Times New Roman"/>
                <w:szCs w:val="22"/>
                <w:cs/>
                <w:lang w:bidi="th-TH"/>
              </w:rPr>
              <w:t>90</w:t>
            </w:r>
            <w:r w:rsidRPr="00380C17">
              <w:rPr>
                <w:rFonts w:cs="Times New Roman"/>
                <w:szCs w:val="22"/>
                <w:lang w:bidi="th-TH"/>
              </w:rPr>
              <w:t>,</w:t>
            </w:r>
            <w:r w:rsidRPr="00380C17">
              <w:rPr>
                <w:rFonts w:cs="Times New Roman"/>
                <w:szCs w:val="22"/>
                <w:cs/>
                <w:lang w:bidi="th-TH"/>
              </w:rPr>
              <w:t>777</w:t>
            </w:r>
            <w:r w:rsidRPr="00380C17">
              <w:rPr>
                <w:rFonts w:cs="Times New Roman"/>
                <w:szCs w:val="22"/>
                <w:lang w:bidi="th-TH"/>
              </w:rPr>
              <w:t>,</w:t>
            </w:r>
            <w:r w:rsidRPr="00380C17">
              <w:rPr>
                <w:rFonts w:cs="Times New Roman"/>
                <w:szCs w:val="22"/>
                <w:cs/>
                <w:lang w:bidi="th-TH"/>
              </w:rPr>
              <w:t>423</w:t>
            </w:r>
          </w:p>
        </w:tc>
        <w:tc>
          <w:tcPr>
            <w:tcW w:w="236" w:type="dxa"/>
          </w:tcPr>
          <w:p w14:paraId="2FB4B8D3" w14:textId="77777777" w:rsidR="00B3201A" w:rsidRPr="00F8039F" w:rsidRDefault="00B3201A">
            <w:pPr>
              <w:tabs>
                <w:tab w:val="decimal" w:pos="1132"/>
              </w:tabs>
              <w:spacing w:line="240" w:lineRule="atLeast"/>
              <w:ind w:right="-150"/>
              <w:rPr>
                <w:rFonts w:cs="Times New Roman"/>
                <w:szCs w:val="22"/>
                <w:rtl/>
                <w:cs/>
              </w:rPr>
            </w:pPr>
          </w:p>
        </w:tc>
        <w:tc>
          <w:tcPr>
            <w:tcW w:w="1405" w:type="dxa"/>
          </w:tcPr>
          <w:p w14:paraId="43234135"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szCs w:val="22"/>
                <w:cs/>
                <w:lang w:bidi="th-TH"/>
              </w:rPr>
              <w:t>3</w:t>
            </w:r>
            <w:r w:rsidRPr="00380C17">
              <w:rPr>
                <w:rFonts w:cs="Times New Roman"/>
                <w:szCs w:val="22"/>
                <w:lang w:bidi="th-TH"/>
              </w:rPr>
              <w:t>,</w:t>
            </w:r>
            <w:r w:rsidRPr="00380C17">
              <w:rPr>
                <w:rFonts w:cs="Times New Roman"/>
                <w:szCs w:val="22"/>
                <w:cs/>
                <w:lang w:bidi="th-TH"/>
              </w:rPr>
              <w:t>976</w:t>
            </w:r>
            <w:r w:rsidRPr="00380C17">
              <w:rPr>
                <w:rFonts w:cs="Times New Roman"/>
                <w:szCs w:val="22"/>
                <w:lang w:bidi="th-TH"/>
              </w:rPr>
              <w:t>,</w:t>
            </w:r>
            <w:r w:rsidRPr="00380C17">
              <w:rPr>
                <w:rFonts w:cs="Times New Roman"/>
                <w:szCs w:val="22"/>
                <w:cs/>
                <w:lang w:bidi="th-TH"/>
              </w:rPr>
              <w:t>550</w:t>
            </w:r>
          </w:p>
        </w:tc>
        <w:tc>
          <w:tcPr>
            <w:tcW w:w="248" w:type="dxa"/>
          </w:tcPr>
          <w:p w14:paraId="3A895DD4" w14:textId="77777777" w:rsidR="00B3201A" w:rsidRPr="00F8039F" w:rsidRDefault="00B3201A">
            <w:pPr>
              <w:tabs>
                <w:tab w:val="decimal" w:pos="1132"/>
              </w:tabs>
              <w:spacing w:line="240" w:lineRule="atLeast"/>
              <w:ind w:right="-150"/>
              <w:rPr>
                <w:rFonts w:cs="Times New Roman"/>
                <w:szCs w:val="22"/>
                <w:rtl/>
                <w:cs/>
              </w:rPr>
            </w:pPr>
          </w:p>
        </w:tc>
        <w:tc>
          <w:tcPr>
            <w:tcW w:w="1399" w:type="dxa"/>
          </w:tcPr>
          <w:p w14:paraId="42E1641C" w14:textId="77777777" w:rsidR="00B3201A" w:rsidRPr="00380C17" w:rsidRDefault="00B3201A">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tcPr>
          <w:p w14:paraId="5BCA54B2" w14:textId="77777777" w:rsidR="00B3201A" w:rsidRPr="00F8039F" w:rsidRDefault="00B3201A">
            <w:pPr>
              <w:tabs>
                <w:tab w:val="decimal" w:pos="1132"/>
              </w:tabs>
              <w:spacing w:line="240" w:lineRule="atLeast"/>
              <w:ind w:right="-150"/>
              <w:rPr>
                <w:rFonts w:cs="Times New Roman"/>
                <w:szCs w:val="22"/>
                <w:lang w:bidi="th-TH"/>
              </w:rPr>
            </w:pPr>
          </w:p>
        </w:tc>
        <w:tc>
          <w:tcPr>
            <w:tcW w:w="1373" w:type="dxa"/>
          </w:tcPr>
          <w:p w14:paraId="7C201849" w14:textId="77777777" w:rsidR="00B3201A" w:rsidRPr="00380C17" w:rsidRDefault="00B3201A">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tcPr>
          <w:p w14:paraId="7650B0BC" w14:textId="77777777" w:rsidR="00B3201A" w:rsidRPr="00F8039F" w:rsidRDefault="00B3201A">
            <w:pPr>
              <w:tabs>
                <w:tab w:val="decimal" w:pos="972"/>
              </w:tabs>
              <w:spacing w:line="240" w:lineRule="atLeast"/>
              <w:ind w:right="-150"/>
              <w:rPr>
                <w:rFonts w:cs="Times New Roman"/>
                <w:szCs w:val="22"/>
                <w:lang w:bidi="th-TH"/>
              </w:rPr>
            </w:pPr>
          </w:p>
        </w:tc>
        <w:tc>
          <w:tcPr>
            <w:tcW w:w="1334" w:type="dxa"/>
          </w:tcPr>
          <w:p w14:paraId="10992532" w14:textId="77777777" w:rsidR="00B3201A" w:rsidRPr="00F8039F" w:rsidRDefault="00B3201A">
            <w:pPr>
              <w:tabs>
                <w:tab w:val="decimal" w:pos="1091"/>
              </w:tabs>
              <w:spacing w:line="240" w:lineRule="atLeast"/>
              <w:ind w:right="-150"/>
              <w:rPr>
                <w:rFonts w:cs="Times New Roman"/>
                <w:szCs w:val="22"/>
                <w:rtl/>
                <w:cs/>
              </w:rPr>
            </w:pPr>
            <w:r w:rsidRPr="00380C17">
              <w:rPr>
                <w:rFonts w:cs="Times New Roman"/>
                <w:szCs w:val="22"/>
                <w:lang w:bidi="th-TH"/>
              </w:rPr>
              <w:t>132,599,489</w:t>
            </w:r>
          </w:p>
        </w:tc>
      </w:tr>
      <w:tr w:rsidR="00B3201A" w:rsidRPr="0012708E" w14:paraId="7C9760EF" w14:textId="77777777">
        <w:trPr>
          <w:cantSplit/>
        </w:trPr>
        <w:tc>
          <w:tcPr>
            <w:tcW w:w="4680" w:type="dxa"/>
          </w:tcPr>
          <w:p w14:paraId="23814890" w14:textId="77777777" w:rsidR="00B3201A" w:rsidRPr="0012708E" w:rsidRDefault="00B3201A">
            <w:pPr>
              <w:spacing w:line="240" w:lineRule="atLeast"/>
              <w:ind w:left="-14" w:right="-270"/>
              <w:rPr>
                <w:rFonts w:cs="Times New Roman"/>
                <w:szCs w:val="22"/>
                <w:lang w:bidi="th-TH"/>
              </w:rPr>
            </w:pPr>
            <w:r w:rsidRPr="0012708E">
              <w:rPr>
                <w:rFonts w:cs="Times New Roman"/>
                <w:szCs w:val="22"/>
                <w:lang w:bidi="th-TH"/>
              </w:rPr>
              <w:t>Interbank and money market items</w:t>
            </w:r>
          </w:p>
        </w:tc>
        <w:tc>
          <w:tcPr>
            <w:tcW w:w="1287" w:type="dxa"/>
            <w:vAlign w:val="bottom"/>
          </w:tcPr>
          <w:p w14:paraId="31C98B83" w14:textId="77777777" w:rsidR="00B3201A" w:rsidRPr="00F8039F" w:rsidRDefault="00B3201A">
            <w:pPr>
              <w:tabs>
                <w:tab w:val="decimal" w:pos="1066"/>
              </w:tabs>
              <w:spacing w:line="240" w:lineRule="atLeast"/>
              <w:ind w:right="-150"/>
              <w:rPr>
                <w:rFonts w:cs="Times New Roman"/>
                <w:szCs w:val="22"/>
                <w:lang w:bidi="th-TH"/>
              </w:rPr>
            </w:pPr>
            <w:r w:rsidRPr="00380C17">
              <w:rPr>
                <w:rFonts w:cs="Times New Roman"/>
                <w:szCs w:val="22"/>
                <w:cs/>
                <w:lang w:bidi="th-TH"/>
              </w:rPr>
              <w:t>432</w:t>
            </w:r>
            <w:r w:rsidRPr="00380C17">
              <w:rPr>
                <w:rFonts w:cs="Times New Roman"/>
                <w:szCs w:val="22"/>
                <w:lang w:bidi="th-TH"/>
              </w:rPr>
              <w:t>,</w:t>
            </w:r>
            <w:r w:rsidRPr="00380C17">
              <w:rPr>
                <w:rFonts w:cs="Times New Roman"/>
                <w:szCs w:val="22"/>
                <w:cs/>
                <w:lang w:bidi="th-TH"/>
              </w:rPr>
              <w:t>942</w:t>
            </w:r>
          </w:p>
        </w:tc>
        <w:tc>
          <w:tcPr>
            <w:tcW w:w="236" w:type="dxa"/>
          </w:tcPr>
          <w:p w14:paraId="1BF9FA35" w14:textId="77777777" w:rsidR="00B3201A" w:rsidRPr="00F8039F" w:rsidRDefault="00B3201A">
            <w:pPr>
              <w:tabs>
                <w:tab w:val="decimal" w:pos="1132"/>
              </w:tabs>
              <w:spacing w:line="240" w:lineRule="atLeast"/>
              <w:ind w:right="-150"/>
              <w:rPr>
                <w:rFonts w:cs="Times New Roman"/>
                <w:szCs w:val="22"/>
                <w:rtl/>
                <w:cs/>
              </w:rPr>
            </w:pPr>
          </w:p>
        </w:tc>
        <w:tc>
          <w:tcPr>
            <w:tcW w:w="1330" w:type="dxa"/>
            <w:vAlign w:val="bottom"/>
          </w:tcPr>
          <w:p w14:paraId="60008005" w14:textId="77777777" w:rsidR="00B3201A" w:rsidRPr="00F8039F" w:rsidRDefault="00B3201A">
            <w:pPr>
              <w:tabs>
                <w:tab w:val="decimal" w:pos="1094"/>
              </w:tabs>
              <w:spacing w:line="240" w:lineRule="atLeast"/>
              <w:ind w:right="-150"/>
              <w:rPr>
                <w:rFonts w:cs="Times New Roman"/>
                <w:szCs w:val="22"/>
                <w:lang w:bidi="th-TH"/>
              </w:rPr>
            </w:pPr>
            <w:r w:rsidRPr="00380C17">
              <w:rPr>
                <w:rFonts w:cs="Times New Roman"/>
                <w:szCs w:val="22"/>
                <w:cs/>
                <w:lang w:bidi="th-TH"/>
              </w:rPr>
              <w:t>31</w:t>
            </w:r>
            <w:r w:rsidRPr="00380C17">
              <w:rPr>
                <w:rFonts w:cs="Times New Roman"/>
                <w:szCs w:val="22"/>
                <w:lang w:bidi="th-TH"/>
              </w:rPr>
              <w:t>,</w:t>
            </w:r>
            <w:r w:rsidRPr="00380C17">
              <w:rPr>
                <w:rFonts w:cs="Times New Roman"/>
                <w:szCs w:val="22"/>
                <w:cs/>
                <w:lang w:bidi="th-TH"/>
              </w:rPr>
              <w:t>525</w:t>
            </w:r>
          </w:p>
        </w:tc>
        <w:tc>
          <w:tcPr>
            <w:tcW w:w="236" w:type="dxa"/>
          </w:tcPr>
          <w:p w14:paraId="0E3C2593" w14:textId="77777777" w:rsidR="00B3201A" w:rsidRPr="00F8039F" w:rsidRDefault="00B3201A">
            <w:pPr>
              <w:tabs>
                <w:tab w:val="decimal" w:pos="1132"/>
              </w:tabs>
              <w:spacing w:line="240" w:lineRule="atLeast"/>
              <w:ind w:right="-150"/>
              <w:rPr>
                <w:rFonts w:cs="Times New Roman"/>
                <w:szCs w:val="22"/>
                <w:rtl/>
                <w:cs/>
              </w:rPr>
            </w:pPr>
          </w:p>
        </w:tc>
        <w:tc>
          <w:tcPr>
            <w:tcW w:w="1405" w:type="dxa"/>
            <w:vAlign w:val="bottom"/>
          </w:tcPr>
          <w:p w14:paraId="347A1F24"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szCs w:val="22"/>
                <w:cs/>
                <w:lang w:bidi="th-TH"/>
              </w:rPr>
              <w:t>19</w:t>
            </w:r>
            <w:r w:rsidRPr="00380C17">
              <w:rPr>
                <w:rFonts w:cs="Times New Roman"/>
                <w:szCs w:val="22"/>
                <w:lang w:bidi="th-TH"/>
              </w:rPr>
              <w:t>,</w:t>
            </w:r>
            <w:r w:rsidRPr="00380C17">
              <w:rPr>
                <w:rFonts w:cs="Times New Roman"/>
                <w:szCs w:val="22"/>
                <w:cs/>
                <w:lang w:bidi="th-TH"/>
              </w:rPr>
              <w:t>793</w:t>
            </w:r>
            <w:r w:rsidRPr="00380C17">
              <w:rPr>
                <w:rFonts w:cs="Times New Roman"/>
                <w:szCs w:val="22"/>
                <w:lang w:bidi="th-TH"/>
              </w:rPr>
              <w:t>,</w:t>
            </w:r>
            <w:r w:rsidRPr="00380C17">
              <w:rPr>
                <w:rFonts w:cs="Times New Roman"/>
                <w:szCs w:val="22"/>
                <w:cs/>
                <w:lang w:bidi="th-TH"/>
              </w:rPr>
              <w:t>275</w:t>
            </w:r>
          </w:p>
        </w:tc>
        <w:tc>
          <w:tcPr>
            <w:tcW w:w="248" w:type="dxa"/>
          </w:tcPr>
          <w:p w14:paraId="4C097E65" w14:textId="77777777" w:rsidR="00B3201A" w:rsidRPr="00F8039F" w:rsidRDefault="00B3201A">
            <w:pPr>
              <w:tabs>
                <w:tab w:val="decimal" w:pos="1132"/>
              </w:tabs>
              <w:spacing w:line="240" w:lineRule="atLeast"/>
              <w:ind w:right="-150"/>
              <w:rPr>
                <w:rFonts w:cs="Times New Roman"/>
                <w:szCs w:val="22"/>
                <w:rtl/>
                <w:cs/>
              </w:rPr>
            </w:pPr>
          </w:p>
        </w:tc>
        <w:tc>
          <w:tcPr>
            <w:tcW w:w="1399" w:type="dxa"/>
          </w:tcPr>
          <w:p w14:paraId="2342CC20"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tcPr>
          <w:p w14:paraId="549D9C86" w14:textId="77777777" w:rsidR="00B3201A" w:rsidRPr="00F8039F" w:rsidRDefault="00B3201A">
            <w:pPr>
              <w:tabs>
                <w:tab w:val="decimal" w:pos="1132"/>
              </w:tabs>
              <w:spacing w:line="240" w:lineRule="atLeast"/>
              <w:ind w:right="-150"/>
              <w:rPr>
                <w:rFonts w:cs="Times New Roman"/>
                <w:szCs w:val="22"/>
                <w:rtl/>
                <w:cs/>
              </w:rPr>
            </w:pPr>
          </w:p>
        </w:tc>
        <w:tc>
          <w:tcPr>
            <w:tcW w:w="1373" w:type="dxa"/>
          </w:tcPr>
          <w:p w14:paraId="3D8AA3A9"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tcPr>
          <w:p w14:paraId="0AB56237" w14:textId="77777777" w:rsidR="00B3201A" w:rsidRPr="00F8039F" w:rsidRDefault="00B3201A">
            <w:pPr>
              <w:tabs>
                <w:tab w:val="decimal" w:pos="972"/>
              </w:tabs>
              <w:spacing w:line="240" w:lineRule="atLeast"/>
              <w:ind w:right="-150"/>
              <w:rPr>
                <w:rFonts w:cs="Times New Roman"/>
                <w:szCs w:val="22"/>
                <w:lang w:bidi="th-TH"/>
              </w:rPr>
            </w:pPr>
          </w:p>
        </w:tc>
        <w:tc>
          <w:tcPr>
            <w:tcW w:w="1334" w:type="dxa"/>
            <w:vAlign w:val="bottom"/>
          </w:tcPr>
          <w:p w14:paraId="6B8586F5" w14:textId="77777777" w:rsidR="00B3201A" w:rsidRPr="00F8039F" w:rsidRDefault="00B3201A">
            <w:pPr>
              <w:tabs>
                <w:tab w:val="decimal" w:pos="1091"/>
              </w:tabs>
              <w:spacing w:line="240" w:lineRule="atLeast"/>
              <w:ind w:right="-150"/>
              <w:rPr>
                <w:rFonts w:cs="Times New Roman"/>
                <w:szCs w:val="22"/>
                <w:lang w:bidi="th-TH"/>
              </w:rPr>
            </w:pPr>
            <w:r w:rsidRPr="00380C17">
              <w:rPr>
                <w:rFonts w:cs="Times New Roman"/>
                <w:szCs w:val="22"/>
                <w:cs/>
                <w:lang w:bidi="th-TH"/>
              </w:rPr>
              <w:t>20</w:t>
            </w:r>
            <w:r w:rsidRPr="00380C17">
              <w:rPr>
                <w:rFonts w:cs="Times New Roman"/>
                <w:szCs w:val="22"/>
                <w:lang w:bidi="th-TH"/>
              </w:rPr>
              <w:t>,</w:t>
            </w:r>
            <w:r w:rsidRPr="00380C17">
              <w:rPr>
                <w:rFonts w:cs="Times New Roman"/>
                <w:szCs w:val="22"/>
                <w:cs/>
                <w:lang w:bidi="th-TH"/>
              </w:rPr>
              <w:t>257</w:t>
            </w:r>
            <w:r w:rsidRPr="00380C17">
              <w:rPr>
                <w:rFonts w:cs="Times New Roman"/>
                <w:szCs w:val="22"/>
                <w:lang w:bidi="th-TH"/>
              </w:rPr>
              <w:t>,</w:t>
            </w:r>
            <w:r w:rsidRPr="00380C17">
              <w:rPr>
                <w:rFonts w:cs="Times New Roman"/>
                <w:szCs w:val="22"/>
                <w:cs/>
                <w:lang w:bidi="th-TH"/>
              </w:rPr>
              <w:t>742</w:t>
            </w:r>
          </w:p>
        </w:tc>
      </w:tr>
      <w:tr w:rsidR="00B3201A" w:rsidRPr="0012708E" w14:paraId="285CE154" w14:textId="77777777">
        <w:trPr>
          <w:cantSplit/>
        </w:trPr>
        <w:tc>
          <w:tcPr>
            <w:tcW w:w="4680" w:type="dxa"/>
          </w:tcPr>
          <w:p w14:paraId="566E9B72" w14:textId="77777777" w:rsidR="00B3201A" w:rsidRPr="0012708E" w:rsidRDefault="00B3201A">
            <w:pPr>
              <w:spacing w:line="240" w:lineRule="atLeast"/>
              <w:ind w:left="-14"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287" w:type="dxa"/>
          </w:tcPr>
          <w:p w14:paraId="6C4E5089" w14:textId="77777777" w:rsidR="00B3201A" w:rsidRPr="00F8039F" w:rsidRDefault="00B3201A">
            <w:pPr>
              <w:tabs>
                <w:tab w:val="decimal" w:pos="1066"/>
              </w:tabs>
              <w:spacing w:line="240" w:lineRule="atLeast"/>
              <w:ind w:right="-150"/>
              <w:rPr>
                <w:rFonts w:cs="Times New Roman"/>
                <w:szCs w:val="22"/>
                <w:lang w:bidi="th-TH"/>
              </w:rPr>
            </w:pPr>
            <w:r w:rsidRPr="00380C17">
              <w:rPr>
                <w:rFonts w:cs="Times New Roman"/>
                <w:szCs w:val="22"/>
                <w:cs/>
                <w:lang w:bidi="th-TH"/>
              </w:rPr>
              <w:t>45</w:t>
            </w:r>
            <w:r w:rsidRPr="00380C17">
              <w:rPr>
                <w:rFonts w:cs="Times New Roman"/>
                <w:szCs w:val="22"/>
                <w:lang w:bidi="th-TH"/>
              </w:rPr>
              <w:t>,</w:t>
            </w:r>
            <w:r w:rsidRPr="00380C17">
              <w:rPr>
                <w:rFonts w:cs="Times New Roman"/>
                <w:szCs w:val="22"/>
                <w:cs/>
                <w:lang w:bidi="th-TH"/>
              </w:rPr>
              <w:t>092</w:t>
            </w:r>
          </w:p>
        </w:tc>
        <w:tc>
          <w:tcPr>
            <w:tcW w:w="236" w:type="dxa"/>
          </w:tcPr>
          <w:p w14:paraId="137475BC" w14:textId="77777777" w:rsidR="00B3201A" w:rsidRPr="00F8039F" w:rsidRDefault="00B3201A">
            <w:pPr>
              <w:tabs>
                <w:tab w:val="decimal" w:pos="1132"/>
              </w:tabs>
              <w:spacing w:line="240" w:lineRule="atLeast"/>
              <w:ind w:right="-150"/>
              <w:rPr>
                <w:rFonts w:cs="Times New Roman"/>
                <w:szCs w:val="22"/>
                <w:lang w:bidi="th-TH"/>
              </w:rPr>
            </w:pPr>
          </w:p>
        </w:tc>
        <w:tc>
          <w:tcPr>
            <w:tcW w:w="1330" w:type="dxa"/>
          </w:tcPr>
          <w:p w14:paraId="75D55861" w14:textId="77777777" w:rsidR="00B3201A" w:rsidRPr="00380C17" w:rsidRDefault="00B3201A">
            <w:pPr>
              <w:tabs>
                <w:tab w:val="decimal" w:pos="1094"/>
              </w:tabs>
              <w:spacing w:line="240" w:lineRule="atLeast"/>
              <w:ind w:right="-150"/>
              <w:rPr>
                <w:rFonts w:cs="Times New Roman"/>
                <w:szCs w:val="22"/>
                <w:lang w:bidi="th-TH"/>
              </w:rPr>
            </w:pPr>
            <w:r w:rsidRPr="00380C17">
              <w:rPr>
                <w:rFonts w:cs="Times New Roman" w:hint="cs"/>
                <w:szCs w:val="22"/>
                <w:cs/>
                <w:lang w:bidi="th-TH"/>
              </w:rPr>
              <w:t>-</w:t>
            </w:r>
          </w:p>
        </w:tc>
        <w:tc>
          <w:tcPr>
            <w:tcW w:w="236" w:type="dxa"/>
          </w:tcPr>
          <w:p w14:paraId="14AC6C17" w14:textId="77777777" w:rsidR="00B3201A" w:rsidRPr="00F8039F" w:rsidRDefault="00B3201A">
            <w:pPr>
              <w:tabs>
                <w:tab w:val="decimal" w:pos="1132"/>
              </w:tabs>
              <w:spacing w:line="240" w:lineRule="atLeast"/>
              <w:ind w:right="-150"/>
              <w:rPr>
                <w:rFonts w:cs="Times New Roman"/>
                <w:szCs w:val="22"/>
                <w:lang w:bidi="th-TH"/>
              </w:rPr>
            </w:pPr>
          </w:p>
        </w:tc>
        <w:tc>
          <w:tcPr>
            <w:tcW w:w="1405" w:type="dxa"/>
          </w:tcPr>
          <w:p w14:paraId="35BB62BB"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8" w:type="dxa"/>
          </w:tcPr>
          <w:p w14:paraId="70C7787F" w14:textId="77777777" w:rsidR="00B3201A" w:rsidRPr="00F8039F" w:rsidRDefault="00B3201A">
            <w:pPr>
              <w:tabs>
                <w:tab w:val="decimal" w:pos="1132"/>
              </w:tabs>
              <w:spacing w:line="240" w:lineRule="atLeast"/>
              <w:ind w:right="-150"/>
              <w:rPr>
                <w:rFonts w:cs="Times New Roman"/>
                <w:szCs w:val="22"/>
                <w:lang w:bidi="th-TH"/>
              </w:rPr>
            </w:pPr>
          </w:p>
        </w:tc>
        <w:tc>
          <w:tcPr>
            <w:tcW w:w="1399" w:type="dxa"/>
          </w:tcPr>
          <w:p w14:paraId="2F6694CD"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tcPr>
          <w:p w14:paraId="0D674F46" w14:textId="77777777" w:rsidR="00B3201A" w:rsidRPr="00F8039F" w:rsidRDefault="00B3201A">
            <w:pPr>
              <w:tabs>
                <w:tab w:val="decimal" w:pos="1132"/>
              </w:tabs>
              <w:spacing w:line="240" w:lineRule="atLeast"/>
              <w:ind w:right="-150"/>
              <w:rPr>
                <w:rFonts w:cs="Times New Roman"/>
                <w:szCs w:val="22"/>
                <w:lang w:bidi="th-TH"/>
              </w:rPr>
            </w:pPr>
          </w:p>
        </w:tc>
        <w:tc>
          <w:tcPr>
            <w:tcW w:w="1373" w:type="dxa"/>
          </w:tcPr>
          <w:p w14:paraId="4F58D8E4"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tcPr>
          <w:p w14:paraId="1E857FF7" w14:textId="77777777" w:rsidR="00B3201A" w:rsidRPr="00F8039F" w:rsidRDefault="00B3201A">
            <w:pPr>
              <w:tabs>
                <w:tab w:val="decimal" w:pos="972"/>
              </w:tabs>
              <w:spacing w:line="240" w:lineRule="atLeast"/>
              <w:ind w:right="-150"/>
              <w:rPr>
                <w:rFonts w:cs="Times New Roman"/>
                <w:szCs w:val="22"/>
                <w:lang w:bidi="th-TH"/>
              </w:rPr>
            </w:pPr>
          </w:p>
        </w:tc>
        <w:tc>
          <w:tcPr>
            <w:tcW w:w="1334" w:type="dxa"/>
          </w:tcPr>
          <w:p w14:paraId="028AF81B" w14:textId="77777777" w:rsidR="00B3201A" w:rsidRPr="00F8039F" w:rsidRDefault="00B3201A">
            <w:pPr>
              <w:tabs>
                <w:tab w:val="decimal" w:pos="1091"/>
              </w:tabs>
              <w:spacing w:line="240" w:lineRule="atLeast"/>
              <w:ind w:right="-150"/>
              <w:rPr>
                <w:rFonts w:cs="Times New Roman"/>
                <w:szCs w:val="22"/>
                <w:lang w:bidi="th-TH"/>
              </w:rPr>
            </w:pPr>
            <w:r w:rsidRPr="00380C17">
              <w:rPr>
                <w:rFonts w:cs="Times New Roman"/>
                <w:szCs w:val="22"/>
                <w:cs/>
                <w:lang w:bidi="th-TH"/>
              </w:rPr>
              <w:t>45</w:t>
            </w:r>
            <w:r w:rsidRPr="00380C17">
              <w:rPr>
                <w:rFonts w:cs="Times New Roman"/>
                <w:szCs w:val="22"/>
                <w:lang w:bidi="th-TH"/>
              </w:rPr>
              <w:t>,</w:t>
            </w:r>
            <w:r w:rsidRPr="00380C17">
              <w:rPr>
                <w:rFonts w:cs="Times New Roman"/>
                <w:szCs w:val="22"/>
                <w:cs/>
                <w:lang w:bidi="th-TH"/>
              </w:rPr>
              <w:t>092</w:t>
            </w:r>
          </w:p>
        </w:tc>
      </w:tr>
      <w:tr w:rsidR="00B3201A" w:rsidRPr="0012708E" w14:paraId="4F45604B" w14:textId="77777777">
        <w:trPr>
          <w:cantSplit/>
        </w:trPr>
        <w:tc>
          <w:tcPr>
            <w:tcW w:w="4680" w:type="dxa"/>
          </w:tcPr>
          <w:p w14:paraId="0E3D0BDE" w14:textId="77777777" w:rsidR="00B3201A" w:rsidRPr="0012708E" w:rsidRDefault="00B3201A">
            <w:pPr>
              <w:spacing w:line="240" w:lineRule="atLeast"/>
              <w:ind w:left="-14" w:right="-270"/>
              <w:rPr>
                <w:rFonts w:cs="Times New Roman"/>
                <w:szCs w:val="22"/>
                <w:lang w:bidi="th-TH"/>
              </w:rPr>
            </w:pPr>
            <w:r w:rsidRPr="0012708E">
              <w:rPr>
                <w:rFonts w:cs="Times New Roman"/>
                <w:szCs w:val="22"/>
                <w:lang w:bidi="th-TH"/>
              </w:rPr>
              <w:t>Debt issued and borrowings</w:t>
            </w:r>
          </w:p>
        </w:tc>
        <w:tc>
          <w:tcPr>
            <w:tcW w:w="1287" w:type="dxa"/>
          </w:tcPr>
          <w:p w14:paraId="56FCFE8A" w14:textId="77777777" w:rsidR="00B3201A" w:rsidRPr="00F8039F" w:rsidRDefault="00B3201A">
            <w:pPr>
              <w:tabs>
                <w:tab w:val="decimal" w:pos="1066"/>
              </w:tabs>
              <w:spacing w:line="240" w:lineRule="atLeast"/>
              <w:ind w:right="-150"/>
              <w:rPr>
                <w:rFonts w:cs="Times New Roman"/>
                <w:szCs w:val="22"/>
                <w:lang w:bidi="th-TH"/>
              </w:rPr>
            </w:pPr>
            <w:r w:rsidRPr="00380C17">
              <w:rPr>
                <w:rFonts w:cs="Times New Roman" w:hint="cs"/>
                <w:szCs w:val="22"/>
                <w:cs/>
                <w:lang w:bidi="th-TH"/>
              </w:rPr>
              <w:t>-</w:t>
            </w:r>
          </w:p>
        </w:tc>
        <w:tc>
          <w:tcPr>
            <w:tcW w:w="236" w:type="dxa"/>
          </w:tcPr>
          <w:p w14:paraId="42BDEB7E" w14:textId="77777777" w:rsidR="00B3201A" w:rsidRPr="00F8039F" w:rsidRDefault="00B3201A">
            <w:pPr>
              <w:tabs>
                <w:tab w:val="decimal" w:pos="1132"/>
              </w:tabs>
              <w:spacing w:line="240" w:lineRule="atLeast"/>
              <w:ind w:right="-150"/>
              <w:rPr>
                <w:rFonts w:cs="Times New Roman"/>
                <w:szCs w:val="22"/>
                <w:lang w:bidi="th-TH"/>
              </w:rPr>
            </w:pPr>
          </w:p>
        </w:tc>
        <w:tc>
          <w:tcPr>
            <w:tcW w:w="1330" w:type="dxa"/>
          </w:tcPr>
          <w:p w14:paraId="0B00282E" w14:textId="77777777" w:rsidR="00B3201A" w:rsidRPr="00F8039F" w:rsidRDefault="00B3201A">
            <w:pPr>
              <w:tabs>
                <w:tab w:val="decimal" w:pos="1094"/>
              </w:tabs>
              <w:spacing w:line="240" w:lineRule="atLeast"/>
              <w:ind w:right="-150"/>
              <w:rPr>
                <w:rFonts w:cs="Times New Roman"/>
                <w:szCs w:val="22"/>
                <w:lang w:bidi="th-TH"/>
              </w:rPr>
            </w:pPr>
            <w:r w:rsidRPr="00380C17">
              <w:rPr>
                <w:rFonts w:cs="Times New Roman" w:hint="cs"/>
                <w:szCs w:val="22"/>
                <w:cs/>
                <w:lang w:bidi="th-TH"/>
              </w:rPr>
              <w:t>-</w:t>
            </w:r>
          </w:p>
        </w:tc>
        <w:tc>
          <w:tcPr>
            <w:tcW w:w="236" w:type="dxa"/>
          </w:tcPr>
          <w:p w14:paraId="2012134D" w14:textId="77777777" w:rsidR="00B3201A" w:rsidRPr="00F8039F" w:rsidRDefault="00B3201A">
            <w:pPr>
              <w:tabs>
                <w:tab w:val="decimal" w:pos="1132"/>
              </w:tabs>
              <w:spacing w:line="240" w:lineRule="atLeast"/>
              <w:ind w:right="-150"/>
              <w:rPr>
                <w:rFonts w:cs="Times New Roman"/>
                <w:szCs w:val="22"/>
                <w:lang w:bidi="th-TH"/>
              </w:rPr>
            </w:pPr>
          </w:p>
        </w:tc>
        <w:tc>
          <w:tcPr>
            <w:tcW w:w="1405" w:type="dxa"/>
          </w:tcPr>
          <w:p w14:paraId="707B395A"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8" w:type="dxa"/>
          </w:tcPr>
          <w:p w14:paraId="42541D5E" w14:textId="77777777" w:rsidR="00B3201A" w:rsidRPr="00F8039F" w:rsidRDefault="00B3201A">
            <w:pPr>
              <w:tabs>
                <w:tab w:val="decimal" w:pos="1132"/>
              </w:tabs>
              <w:spacing w:line="240" w:lineRule="atLeast"/>
              <w:ind w:right="-150"/>
              <w:rPr>
                <w:rFonts w:cs="Times New Roman"/>
                <w:szCs w:val="22"/>
                <w:lang w:bidi="th-TH"/>
              </w:rPr>
            </w:pPr>
          </w:p>
        </w:tc>
        <w:tc>
          <w:tcPr>
            <w:tcW w:w="1399" w:type="dxa"/>
          </w:tcPr>
          <w:p w14:paraId="2FF779BD"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635</w:t>
            </w:r>
            <w:r w:rsidRPr="00380C17">
              <w:rPr>
                <w:rFonts w:cs="Times New Roman"/>
                <w:szCs w:val="22"/>
                <w:lang w:bidi="th-TH"/>
              </w:rPr>
              <w:t>,</w:t>
            </w:r>
            <w:r w:rsidRPr="00380C17">
              <w:rPr>
                <w:rFonts w:cs="Times New Roman"/>
                <w:szCs w:val="22"/>
                <w:cs/>
                <w:lang w:bidi="th-TH"/>
              </w:rPr>
              <w:t>669</w:t>
            </w:r>
          </w:p>
        </w:tc>
        <w:tc>
          <w:tcPr>
            <w:tcW w:w="292" w:type="dxa"/>
          </w:tcPr>
          <w:p w14:paraId="4406124A" w14:textId="77777777" w:rsidR="00B3201A" w:rsidRPr="00F8039F" w:rsidRDefault="00B3201A">
            <w:pPr>
              <w:tabs>
                <w:tab w:val="decimal" w:pos="1132"/>
              </w:tabs>
              <w:spacing w:line="240" w:lineRule="atLeast"/>
              <w:ind w:right="-150"/>
              <w:rPr>
                <w:rFonts w:cs="Times New Roman"/>
                <w:szCs w:val="22"/>
                <w:lang w:bidi="th-TH"/>
              </w:rPr>
            </w:pPr>
          </w:p>
        </w:tc>
        <w:tc>
          <w:tcPr>
            <w:tcW w:w="1373" w:type="dxa"/>
          </w:tcPr>
          <w:p w14:paraId="37F8776D" w14:textId="77777777" w:rsidR="00B3201A" w:rsidRPr="00380C17" w:rsidRDefault="00B3201A">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43" w:type="dxa"/>
          </w:tcPr>
          <w:p w14:paraId="520A6292" w14:textId="77777777" w:rsidR="00B3201A" w:rsidRPr="00F8039F" w:rsidRDefault="00B3201A">
            <w:pPr>
              <w:tabs>
                <w:tab w:val="decimal" w:pos="972"/>
              </w:tabs>
              <w:spacing w:line="240" w:lineRule="atLeast"/>
              <w:ind w:right="-150"/>
              <w:rPr>
                <w:rFonts w:cs="Times New Roman"/>
                <w:szCs w:val="22"/>
                <w:lang w:bidi="th-TH"/>
              </w:rPr>
            </w:pPr>
          </w:p>
        </w:tc>
        <w:tc>
          <w:tcPr>
            <w:tcW w:w="1334" w:type="dxa"/>
          </w:tcPr>
          <w:p w14:paraId="737449F0" w14:textId="77777777" w:rsidR="00B3201A" w:rsidRPr="00F8039F" w:rsidRDefault="00B3201A">
            <w:pPr>
              <w:tabs>
                <w:tab w:val="decimal" w:pos="1091"/>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635</w:t>
            </w:r>
            <w:r w:rsidRPr="00380C17">
              <w:rPr>
                <w:rFonts w:cs="Times New Roman"/>
                <w:szCs w:val="22"/>
                <w:lang w:bidi="th-TH"/>
              </w:rPr>
              <w:t>,</w:t>
            </w:r>
            <w:r w:rsidRPr="00380C17">
              <w:rPr>
                <w:rFonts w:cs="Times New Roman"/>
                <w:szCs w:val="22"/>
                <w:cs/>
                <w:lang w:bidi="th-TH"/>
              </w:rPr>
              <w:t>669</w:t>
            </w:r>
          </w:p>
        </w:tc>
      </w:tr>
      <w:tr w:rsidR="00B3201A" w:rsidRPr="0012708E" w14:paraId="51B49B95" w14:textId="77777777">
        <w:trPr>
          <w:cantSplit/>
        </w:trPr>
        <w:tc>
          <w:tcPr>
            <w:tcW w:w="4680" w:type="dxa"/>
          </w:tcPr>
          <w:p w14:paraId="338BEA80" w14:textId="77777777" w:rsidR="00B3201A" w:rsidRPr="0012708E" w:rsidRDefault="00B3201A">
            <w:pPr>
              <w:spacing w:line="240" w:lineRule="atLeast"/>
              <w:ind w:left="-14" w:right="-270"/>
              <w:rPr>
                <w:rFonts w:cs="Times New Roman"/>
                <w:szCs w:val="22"/>
                <w:lang w:bidi="th-TH"/>
              </w:rPr>
            </w:pPr>
            <w:r w:rsidRPr="0012708E">
              <w:rPr>
                <w:rFonts w:cs="Times New Roman"/>
                <w:szCs w:val="22"/>
                <w:lang w:bidi="th-TH"/>
              </w:rPr>
              <w:t>Other financial liabilities</w:t>
            </w:r>
          </w:p>
        </w:tc>
        <w:tc>
          <w:tcPr>
            <w:tcW w:w="1287" w:type="dxa"/>
            <w:tcBorders>
              <w:bottom w:val="single" w:sz="4" w:space="0" w:color="auto"/>
            </w:tcBorders>
          </w:tcPr>
          <w:p w14:paraId="19AFEE65" w14:textId="77777777" w:rsidR="00B3201A" w:rsidRPr="00F8039F" w:rsidRDefault="00B3201A">
            <w:pPr>
              <w:tabs>
                <w:tab w:val="decimal" w:pos="1066"/>
              </w:tabs>
              <w:spacing w:line="240" w:lineRule="atLeast"/>
              <w:ind w:right="-150"/>
              <w:rPr>
                <w:rFonts w:cs="Times New Roman"/>
                <w:szCs w:val="22"/>
                <w:lang w:bidi="th-TH"/>
              </w:rPr>
            </w:pPr>
            <w:r w:rsidRPr="00380C17">
              <w:rPr>
                <w:rFonts w:cs="Times New Roman" w:hint="cs"/>
                <w:szCs w:val="22"/>
                <w:cs/>
                <w:lang w:bidi="th-TH"/>
              </w:rPr>
              <w:t>-</w:t>
            </w:r>
          </w:p>
        </w:tc>
        <w:tc>
          <w:tcPr>
            <w:tcW w:w="236" w:type="dxa"/>
          </w:tcPr>
          <w:p w14:paraId="0D594D85" w14:textId="77777777" w:rsidR="00B3201A" w:rsidRPr="00F8039F" w:rsidRDefault="00B3201A">
            <w:pPr>
              <w:tabs>
                <w:tab w:val="decimal" w:pos="1132"/>
              </w:tabs>
              <w:spacing w:line="240" w:lineRule="atLeast"/>
              <w:ind w:right="-150"/>
              <w:rPr>
                <w:rFonts w:cs="Times New Roman"/>
                <w:szCs w:val="22"/>
                <w:lang w:bidi="th-TH"/>
              </w:rPr>
            </w:pPr>
          </w:p>
        </w:tc>
        <w:tc>
          <w:tcPr>
            <w:tcW w:w="1330" w:type="dxa"/>
            <w:tcBorders>
              <w:bottom w:val="single" w:sz="4" w:space="0" w:color="auto"/>
            </w:tcBorders>
          </w:tcPr>
          <w:p w14:paraId="35FF9CF7" w14:textId="77777777" w:rsidR="00B3201A" w:rsidRPr="00F8039F" w:rsidRDefault="00B3201A">
            <w:pPr>
              <w:tabs>
                <w:tab w:val="decimal" w:pos="1094"/>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329</w:t>
            </w:r>
            <w:r w:rsidRPr="00380C17">
              <w:rPr>
                <w:rFonts w:cs="Times New Roman"/>
                <w:szCs w:val="22"/>
                <w:lang w:bidi="th-TH"/>
              </w:rPr>
              <w:t>,</w:t>
            </w:r>
            <w:r w:rsidRPr="00380C17">
              <w:rPr>
                <w:rFonts w:cs="Times New Roman"/>
                <w:szCs w:val="22"/>
                <w:cs/>
                <w:lang w:bidi="th-TH"/>
              </w:rPr>
              <w:t>903</w:t>
            </w:r>
          </w:p>
        </w:tc>
        <w:tc>
          <w:tcPr>
            <w:tcW w:w="236" w:type="dxa"/>
          </w:tcPr>
          <w:p w14:paraId="2A358BAB" w14:textId="77777777" w:rsidR="00B3201A" w:rsidRPr="00F8039F" w:rsidRDefault="00B3201A">
            <w:pPr>
              <w:tabs>
                <w:tab w:val="decimal" w:pos="1132"/>
              </w:tabs>
              <w:spacing w:line="240" w:lineRule="atLeast"/>
              <w:ind w:right="-150"/>
              <w:rPr>
                <w:rFonts w:cs="Times New Roman"/>
                <w:szCs w:val="22"/>
                <w:lang w:bidi="th-TH"/>
              </w:rPr>
            </w:pPr>
          </w:p>
        </w:tc>
        <w:tc>
          <w:tcPr>
            <w:tcW w:w="1405" w:type="dxa"/>
            <w:tcBorders>
              <w:bottom w:val="single" w:sz="4" w:space="0" w:color="auto"/>
            </w:tcBorders>
          </w:tcPr>
          <w:p w14:paraId="633BF417"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szCs w:val="22"/>
                <w:cs/>
                <w:lang w:bidi="th-TH"/>
              </w:rPr>
              <w:t>14</w:t>
            </w:r>
            <w:r w:rsidRPr="00380C17">
              <w:rPr>
                <w:rFonts w:cs="Times New Roman"/>
                <w:szCs w:val="22"/>
                <w:lang w:bidi="th-TH"/>
              </w:rPr>
              <w:t>,</w:t>
            </w:r>
            <w:r w:rsidRPr="00380C17">
              <w:rPr>
                <w:rFonts w:cs="Times New Roman"/>
                <w:szCs w:val="22"/>
                <w:cs/>
                <w:lang w:bidi="th-TH"/>
              </w:rPr>
              <w:t>829</w:t>
            </w:r>
          </w:p>
        </w:tc>
        <w:tc>
          <w:tcPr>
            <w:tcW w:w="248" w:type="dxa"/>
          </w:tcPr>
          <w:p w14:paraId="0E0FEF73" w14:textId="77777777" w:rsidR="00B3201A" w:rsidRPr="00F8039F" w:rsidRDefault="00B3201A">
            <w:pPr>
              <w:tabs>
                <w:tab w:val="decimal" w:pos="1132"/>
              </w:tabs>
              <w:spacing w:line="240" w:lineRule="atLeast"/>
              <w:ind w:right="-150"/>
              <w:rPr>
                <w:rFonts w:cs="Times New Roman"/>
                <w:szCs w:val="22"/>
                <w:lang w:bidi="th-TH"/>
              </w:rPr>
            </w:pPr>
          </w:p>
        </w:tc>
        <w:tc>
          <w:tcPr>
            <w:tcW w:w="1399" w:type="dxa"/>
            <w:tcBorders>
              <w:bottom w:val="single" w:sz="4" w:space="0" w:color="auto"/>
            </w:tcBorders>
          </w:tcPr>
          <w:p w14:paraId="1461C122" w14:textId="77777777" w:rsidR="00B3201A" w:rsidRPr="00380C17" w:rsidRDefault="00B3201A">
            <w:pPr>
              <w:tabs>
                <w:tab w:val="decimal" w:pos="1132"/>
              </w:tabs>
              <w:spacing w:line="240" w:lineRule="atLeast"/>
              <w:ind w:right="-150"/>
              <w:rPr>
                <w:rFonts w:cs="Times New Roman"/>
                <w:szCs w:val="22"/>
                <w:lang w:bidi="th-TH"/>
              </w:rPr>
            </w:pPr>
            <w:r w:rsidRPr="00380C17">
              <w:rPr>
                <w:rFonts w:cs="Times New Roman" w:hint="cs"/>
                <w:szCs w:val="22"/>
                <w:cs/>
                <w:lang w:bidi="th-TH"/>
              </w:rPr>
              <w:t>-</w:t>
            </w:r>
          </w:p>
        </w:tc>
        <w:tc>
          <w:tcPr>
            <w:tcW w:w="292" w:type="dxa"/>
          </w:tcPr>
          <w:p w14:paraId="053AEB3B" w14:textId="77777777" w:rsidR="00B3201A" w:rsidRPr="00F8039F" w:rsidRDefault="00B3201A">
            <w:pPr>
              <w:tabs>
                <w:tab w:val="decimal" w:pos="1132"/>
              </w:tabs>
              <w:spacing w:line="240" w:lineRule="atLeast"/>
              <w:ind w:right="-150"/>
              <w:rPr>
                <w:rFonts w:cs="Times New Roman"/>
                <w:szCs w:val="22"/>
                <w:lang w:bidi="th-TH"/>
              </w:rPr>
            </w:pPr>
          </w:p>
        </w:tc>
        <w:tc>
          <w:tcPr>
            <w:tcW w:w="1373" w:type="dxa"/>
            <w:tcBorders>
              <w:bottom w:val="single" w:sz="4" w:space="0" w:color="auto"/>
            </w:tcBorders>
          </w:tcPr>
          <w:p w14:paraId="405EDA8D" w14:textId="77777777" w:rsidR="00B3201A" w:rsidRPr="00F8039F" w:rsidRDefault="00B3201A">
            <w:pPr>
              <w:tabs>
                <w:tab w:val="decimal" w:pos="1132"/>
              </w:tabs>
              <w:spacing w:line="240" w:lineRule="atLeast"/>
              <w:ind w:right="-150"/>
              <w:rPr>
                <w:rFonts w:cs="Times New Roman"/>
                <w:szCs w:val="22"/>
                <w:lang w:bidi="th-TH"/>
              </w:rPr>
            </w:pPr>
            <w:r w:rsidRPr="00380C17">
              <w:rPr>
                <w:rFonts w:cs="Times New Roman"/>
                <w:szCs w:val="22"/>
                <w:cs/>
                <w:lang w:bidi="th-TH"/>
              </w:rPr>
              <w:t>96</w:t>
            </w:r>
            <w:r>
              <w:rPr>
                <w:rFonts w:cs="Times New Roman"/>
                <w:szCs w:val="22"/>
                <w:lang w:bidi="th-TH"/>
              </w:rPr>
              <w:t>2</w:t>
            </w:r>
          </w:p>
        </w:tc>
        <w:tc>
          <w:tcPr>
            <w:tcW w:w="243" w:type="dxa"/>
          </w:tcPr>
          <w:p w14:paraId="11F31BD5" w14:textId="77777777" w:rsidR="00B3201A" w:rsidRPr="00F8039F" w:rsidRDefault="00B3201A">
            <w:pPr>
              <w:tabs>
                <w:tab w:val="decimal" w:pos="972"/>
              </w:tabs>
              <w:spacing w:line="240" w:lineRule="atLeast"/>
              <w:ind w:right="-150"/>
              <w:rPr>
                <w:rFonts w:cs="Times New Roman"/>
                <w:szCs w:val="22"/>
                <w:lang w:bidi="th-TH"/>
              </w:rPr>
            </w:pPr>
          </w:p>
        </w:tc>
        <w:tc>
          <w:tcPr>
            <w:tcW w:w="1334" w:type="dxa"/>
            <w:tcBorders>
              <w:bottom w:val="single" w:sz="4" w:space="0" w:color="auto"/>
            </w:tcBorders>
          </w:tcPr>
          <w:p w14:paraId="367F6E3B" w14:textId="77777777" w:rsidR="00B3201A" w:rsidRPr="00F8039F" w:rsidRDefault="00B3201A">
            <w:pPr>
              <w:tabs>
                <w:tab w:val="decimal" w:pos="1091"/>
              </w:tabs>
              <w:spacing w:line="240" w:lineRule="atLeast"/>
              <w:ind w:right="-150"/>
              <w:rPr>
                <w:rFonts w:cs="Times New Roman"/>
                <w:szCs w:val="22"/>
                <w:lang w:bidi="th-TH"/>
              </w:rPr>
            </w:pPr>
            <w:r w:rsidRPr="00380C17">
              <w:rPr>
                <w:rFonts w:cs="Times New Roman"/>
                <w:szCs w:val="22"/>
                <w:cs/>
                <w:lang w:bidi="th-TH"/>
              </w:rPr>
              <w:t>2</w:t>
            </w:r>
            <w:r w:rsidRPr="00380C17">
              <w:rPr>
                <w:rFonts w:cs="Times New Roman"/>
                <w:szCs w:val="22"/>
                <w:lang w:bidi="th-TH"/>
              </w:rPr>
              <w:t>,</w:t>
            </w:r>
            <w:r w:rsidRPr="00380C17">
              <w:rPr>
                <w:rFonts w:cs="Times New Roman"/>
                <w:szCs w:val="22"/>
                <w:cs/>
                <w:lang w:bidi="th-TH"/>
              </w:rPr>
              <w:t>345</w:t>
            </w:r>
            <w:r w:rsidRPr="00380C17">
              <w:rPr>
                <w:rFonts w:cs="Times New Roman"/>
                <w:szCs w:val="22"/>
                <w:lang w:bidi="th-TH"/>
              </w:rPr>
              <w:t>,</w:t>
            </w:r>
            <w:r w:rsidRPr="00380C17">
              <w:rPr>
                <w:rFonts w:cs="Times New Roman"/>
                <w:szCs w:val="22"/>
                <w:cs/>
                <w:lang w:bidi="th-TH"/>
              </w:rPr>
              <w:t>6</w:t>
            </w:r>
            <w:r>
              <w:rPr>
                <w:rFonts w:cs="Times New Roman"/>
                <w:szCs w:val="22"/>
                <w:lang w:bidi="th-TH"/>
              </w:rPr>
              <w:t>94</w:t>
            </w:r>
          </w:p>
        </w:tc>
      </w:tr>
      <w:tr w:rsidR="00B3201A" w:rsidRPr="0012708E" w14:paraId="33C4C485" w14:textId="77777777">
        <w:trPr>
          <w:cantSplit/>
          <w:trHeight w:val="172"/>
        </w:trPr>
        <w:tc>
          <w:tcPr>
            <w:tcW w:w="4680" w:type="dxa"/>
          </w:tcPr>
          <w:p w14:paraId="18C18E47" w14:textId="77777777" w:rsidR="00B3201A" w:rsidRPr="0012708E" w:rsidRDefault="00B3201A">
            <w:pPr>
              <w:spacing w:line="240" w:lineRule="atLeast"/>
              <w:ind w:left="-14"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287" w:type="dxa"/>
            <w:tcBorders>
              <w:top w:val="single" w:sz="4" w:space="0" w:color="auto"/>
              <w:bottom w:val="single" w:sz="4" w:space="0" w:color="auto"/>
            </w:tcBorders>
          </w:tcPr>
          <w:p w14:paraId="547C09E4" w14:textId="77777777" w:rsidR="00B3201A" w:rsidRPr="00F8039F" w:rsidRDefault="00B3201A">
            <w:pPr>
              <w:tabs>
                <w:tab w:val="decimal" w:pos="1066"/>
              </w:tabs>
              <w:spacing w:line="240" w:lineRule="atLeast"/>
              <w:ind w:left="-92" w:right="-150"/>
              <w:rPr>
                <w:rFonts w:cs="Times New Roman"/>
                <w:b/>
                <w:bCs/>
                <w:szCs w:val="22"/>
              </w:rPr>
            </w:pPr>
            <w:r w:rsidRPr="00380C17">
              <w:rPr>
                <w:rFonts w:cs="Times New Roman"/>
                <w:b/>
                <w:bCs/>
                <w:szCs w:val="22"/>
              </w:rPr>
              <w:t>38,323,550</w:t>
            </w:r>
          </w:p>
        </w:tc>
        <w:tc>
          <w:tcPr>
            <w:tcW w:w="236" w:type="dxa"/>
          </w:tcPr>
          <w:p w14:paraId="35945056" w14:textId="77777777" w:rsidR="00B3201A" w:rsidRPr="00F8039F" w:rsidRDefault="00B3201A">
            <w:pPr>
              <w:tabs>
                <w:tab w:val="decimal" w:pos="1132"/>
              </w:tabs>
              <w:spacing w:line="240" w:lineRule="atLeast"/>
              <w:ind w:left="-92" w:right="-150"/>
              <w:rPr>
                <w:rFonts w:cs="Times New Roman"/>
                <w:b/>
                <w:bCs/>
                <w:szCs w:val="22"/>
                <w:rtl/>
                <w:cs/>
              </w:rPr>
            </w:pPr>
          </w:p>
        </w:tc>
        <w:tc>
          <w:tcPr>
            <w:tcW w:w="1330" w:type="dxa"/>
            <w:tcBorders>
              <w:top w:val="single" w:sz="4" w:space="0" w:color="auto"/>
              <w:bottom w:val="single" w:sz="4" w:space="0" w:color="auto"/>
            </w:tcBorders>
          </w:tcPr>
          <w:p w14:paraId="15DACB49" w14:textId="77777777" w:rsidR="00B3201A" w:rsidRPr="00F8039F" w:rsidRDefault="00B3201A">
            <w:pPr>
              <w:tabs>
                <w:tab w:val="decimal" w:pos="1094"/>
              </w:tabs>
              <w:spacing w:line="240" w:lineRule="atLeast"/>
              <w:ind w:left="-92" w:right="-150"/>
              <w:rPr>
                <w:rFonts w:cs="Times New Roman"/>
                <w:b/>
                <w:bCs/>
                <w:szCs w:val="22"/>
              </w:rPr>
            </w:pPr>
            <w:r w:rsidRPr="00380C17">
              <w:rPr>
                <w:rFonts w:cs="Times New Roman"/>
                <w:b/>
                <w:bCs/>
                <w:szCs w:val="22"/>
              </w:rPr>
              <w:t>93,138,851</w:t>
            </w:r>
          </w:p>
        </w:tc>
        <w:tc>
          <w:tcPr>
            <w:tcW w:w="236" w:type="dxa"/>
          </w:tcPr>
          <w:p w14:paraId="05B57369" w14:textId="77777777" w:rsidR="00B3201A" w:rsidRPr="00F8039F" w:rsidRDefault="00B3201A">
            <w:pPr>
              <w:tabs>
                <w:tab w:val="decimal" w:pos="1132"/>
              </w:tabs>
              <w:spacing w:line="240" w:lineRule="atLeast"/>
              <w:ind w:left="-92" w:right="-150"/>
              <w:rPr>
                <w:rFonts w:cs="Times New Roman"/>
                <w:b/>
                <w:bCs/>
                <w:szCs w:val="22"/>
                <w:rtl/>
                <w:cs/>
              </w:rPr>
            </w:pPr>
          </w:p>
        </w:tc>
        <w:tc>
          <w:tcPr>
            <w:tcW w:w="1405" w:type="dxa"/>
            <w:tcBorders>
              <w:top w:val="single" w:sz="4" w:space="0" w:color="auto"/>
              <w:bottom w:val="single" w:sz="4" w:space="0" w:color="auto"/>
            </w:tcBorders>
          </w:tcPr>
          <w:p w14:paraId="1D1925FD" w14:textId="77777777" w:rsidR="00B3201A" w:rsidRPr="00F8039F" w:rsidRDefault="00B3201A">
            <w:pPr>
              <w:tabs>
                <w:tab w:val="decimal" w:pos="1132"/>
              </w:tabs>
              <w:spacing w:line="240" w:lineRule="atLeast"/>
              <w:ind w:left="-92" w:right="-150"/>
              <w:rPr>
                <w:rFonts w:cs="Times New Roman"/>
                <w:b/>
                <w:bCs/>
                <w:szCs w:val="22"/>
              </w:rPr>
            </w:pPr>
            <w:r w:rsidRPr="00380C17">
              <w:rPr>
                <w:rFonts w:cs="Times New Roman"/>
                <w:b/>
                <w:bCs/>
                <w:szCs w:val="22"/>
              </w:rPr>
              <w:t>23,784,654</w:t>
            </w:r>
          </w:p>
        </w:tc>
        <w:tc>
          <w:tcPr>
            <w:tcW w:w="248" w:type="dxa"/>
          </w:tcPr>
          <w:p w14:paraId="68D32024" w14:textId="77777777" w:rsidR="00B3201A" w:rsidRPr="00F8039F" w:rsidRDefault="00B3201A">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tcPr>
          <w:p w14:paraId="0684FEFE" w14:textId="77777777" w:rsidR="00B3201A" w:rsidRPr="00F8039F" w:rsidRDefault="00B3201A">
            <w:pPr>
              <w:tabs>
                <w:tab w:val="decimal" w:pos="1132"/>
              </w:tabs>
              <w:spacing w:line="240" w:lineRule="atLeast"/>
              <w:ind w:left="-92" w:right="-150"/>
              <w:rPr>
                <w:rFonts w:cs="Times New Roman"/>
                <w:b/>
                <w:bCs/>
                <w:szCs w:val="22"/>
              </w:rPr>
            </w:pPr>
            <w:r w:rsidRPr="00380C17">
              <w:rPr>
                <w:rFonts w:cs="Times New Roman"/>
                <w:b/>
                <w:bCs/>
                <w:szCs w:val="22"/>
              </w:rPr>
              <w:t>2,635,669</w:t>
            </w:r>
          </w:p>
        </w:tc>
        <w:tc>
          <w:tcPr>
            <w:tcW w:w="292" w:type="dxa"/>
          </w:tcPr>
          <w:p w14:paraId="3736F7B1" w14:textId="77777777" w:rsidR="00B3201A" w:rsidRPr="00F8039F" w:rsidRDefault="00B3201A">
            <w:pPr>
              <w:tabs>
                <w:tab w:val="decimal" w:pos="1132"/>
              </w:tabs>
              <w:spacing w:line="240" w:lineRule="atLeast"/>
              <w:ind w:left="-92" w:right="-150"/>
              <w:rPr>
                <w:rFonts w:cs="Times New Roman"/>
                <w:b/>
                <w:bCs/>
                <w:szCs w:val="22"/>
                <w:rtl/>
                <w:cs/>
              </w:rPr>
            </w:pPr>
          </w:p>
        </w:tc>
        <w:tc>
          <w:tcPr>
            <w:tcW w:w="1373" w:type="dxa"/>
            <w:tcBorders>
              <w:top w:val="single" w:sz="4" w:space="0" w:color="auto"/>
              <w:bottom w:val="single" w:sz="4" w:space="0" w:color="auto"/>
            </w:tcBorders>
          </w:tcPr>
          <w:p w14:paraId="52C91B97" w14:textId="77777777" w:rsidR="00B3201A" w:rsidRPr="00F8039F" w:rsidRDefault="00B3201A">
            <w:pPr>
              <w:tabs>
                <w:tab w:val="decimal" w:pos="1132"/>
              </w:tabs>
              <w:spacing w:line="240" w:lineRule="atLeast"/>
              <w:ind w:left="-92" w:right="-150"/>
              <w:rPr>
                <w:rFonts w:cs="Times New Roman"/>
                <w:b/>
                <w:bCs/>
                <w:szCs w:val="22"/>
              </w:rPr>
            </w:pPr>
            <w:r w:rsidRPr="00380C17">
              <w:rPr>
                <w:rFonts w:cs="Times New Roman"/>
                <w:b/>
                <w:bCs/>
                <w:szCs w:val="22"/>
              </w:rPr>
              <w:t>96</w:t>
            </w:r>
            <w:r>
              <w:rPr>
                <w:rFonts w:cs="Times New Roman"/>
                <w:b/>
                <w:bCs/>
                <w:szCs w:val="22"/>
              </w:rPr>
              <w:t>2</w:t>
            </w:r>
          </w:p>
        </w:tc>
        <w:tc>
          <w:tcPr>
            <w:tcW w:w="243" w:type="dxa"/>
          </w:tcPr>
          <w:p w14:paraId="083444FA" w14:textId="77777777" w:rsidR="00B3201A" w:rsidRPr="00F8039F" w:rsidRDefault="00B3201A">
            <w:pPr>
              <w:tabs>
                <w:tab w:val="decimal" w:pos="972"/>
              </w:tabs>
              <w:spacing w:line="240" w:lineRule="atLeast"/>
              <w:ind w:left="-92" w:right="-150"/>
              <w:rPr>
                <w:rFonts w:cs="Times New Roman"/>
                <w:b/>
                <w:bCs/>
                <w:szCs w:val="22"/>
                <w:rtl/>
                <w:cs/>
              </w:rPr>
            </w:pPr>
          </w:p>
        </w:tc>
        <w:tc>
          <w:tcPr>
            <w:tcW w:w="1334" w:type="dxa"/>
            <w:tcBorders>
              <w:top w:val="single" w:sz="4" w:space="0" w:color="auto"/>
              <w:left w:val="nil"/>
              <w:bottom w:val="single" w:sz="4" w:space="0" w:color="auto"/>
            </w:tcBorders>
          </w:tcPr>
          <w:p w14:paraId="5846EB7B" w14:textId="77777777" w:rsidR="00B3201A" w:rsidRPr="009C518D" w:rsidRDefault="00B3201A" w:rsidP="009C518D">
            <w:pPr>
              <w:tabs>
                <w:tab w:val="decimal" w:pos="1091"/>
              </w:tabs>
              <w:spacing w:line="240" w:lineRule="atLeast"/>
              <w:ind w:right="-150"/>
              <w:rPr>
                <w:rFonts w:cs="Times New Roman"/>
                <w:b/>
                <w:bCs/>
                <w:szCs w:val="22"/>
                <w:lang w:bidi="th-TH"/>
              </w:rPr>
            </w:pPr>
            <w:r w:rsidRPr="009C518D">
              <w:rPr>
                <w:rFonts w:cs="Times New Roman"/>
                <w:b/>
                <w:bCs/>
                <w:szCs w:val="22"/>
                <w:lang w:bidi="th-TH"/>
              </w:rPr>
              <w:t>157,883,686</w:t>
            </w:r>
          </w:p>
        </w:tc>
      </w:tr>
      <w:tr w:rsidR="00B3201A" w:rsidRPr="0012708E" w14:paraId="3B74CBD6" w14:textId="77777777">
        <w:trPr>
          <w:cantSplit/>
          <w:trHeight w:val="164"/>
        </w:trPr>
        <w:tc>
          <w:tcPr>
            <w:tcW w:w="4680" w:type="dxa"/>
          </w:tcPr>
          <w:p w14:paraId="1EB3FF4E" w14:textId="77777777" w:rsidR="00B3201A" w:rsidRPr="0012708E" w:rsidRDefault="00B3201A">
            <w:pPr>
              <w:spacing w:line="240" w:lineRule="atLeast"/>
              <w:ind w:left="-14" w:right="-270"/>
              <w:rPr>
                <w:rFonts w:cs="Times New Roman"/>
                <w:b/>
                <w:bCs/>
                <w:szCs w:val="22"/>
                <w:lang w:bidi="th-TH"/>
              </w:rPr>
            </w:pPr>
          </w:p>
        </w:tc>
        <w:tc>
          <w:tcPr>
            <w:tcW w:w="1287" w:type="dxa"/>
            <w:tcBorders>
              <w:top w:val="single" w:sz="4" w:space="0" w:color="auto"/>
            </w:tcBorders>
            <w:vAlign w:val="bottom"/>
          </w:tcPr>
          <w:p w14:paraId="7A5616C5" w14:textId="77777777" w:rsidR="00B3201A" w:rsidRPr="00F8039F" w:rsidRDefault="00B3201A">
            <w:pPr>
              <w:tabs>
                <w:tab w:val="decimal" w:pos="1066"/>
              </w:tabs>
              <w:spacing w:line="240" w:lineRule="atLeast"/>
              <w:ind w:left="-92" w:right="-150"/>
              <w:rPr>
                <w:rFonts w:cs="Times New Roman"/>
                <w:b/>
                <w:bCs/>
                <w:szCs w:val="22"/>
              </w:rPr>
            </w:pPr>
          </w:p>
        </w:tc>
        <w:tc>
          <w:tcPr>
            <w:tcW w:w="236" w:type="dxa"/>
          </w:tcPr>
          <w:p w14:paraId="53B46FB0" w14:textId="77777777" w:rsidR="00B3201A" w:rsidRPr="00F8039F" w:rsidRDefault="00B3201A">
            <w:pPr>
              <w:tabs>
                <w:tab w:val="decimal" w:pos="1132"/>
              </w:tabs>
              <w:spacing w:line="240" w:lineRule="atLeast"/>
              <w:ind w:left="-92" w:right="-150"/>
              <w:rPr>
                <w:rFonts w:cs="Times New Roman"/>
                <w:b/>
                <w:bCs/>
                <w:szCs w:val="22"/>
                <w:rtl/>
                <w:cs/>
              </w:rPr>
            </w:pPr>
          </w:p>
        </w:tc>
        <w:tc>
          <w:tcPr>
            <w:tcW w:w="1330" w:type="dxa"/>
            <w:tcBorders>
              <w:top w:val="single" w:sz="4" w:space="0" w:color="auto"/>
            </w:tcBorders>
            <w:vAlign w:val="bottom"/>
          </w:tcPr>
          <w:p w14:paraId="4C2D90F9" w14:textId="77777777" w:rsidR="00B3201A" w:rsidRPr="00F8039F" w:rsidRDefault="00B3201A">
            <w:pPr>
              <w:tabs>
                <w:tab w:val="decimal" w:pos="1094"/>
              </w:tabs>
              <w:spacing w:line="240" w:lineRule="atLeast"/>
              <w:ind w:left="-92" w:right="-150"/>
              <w:rPr>
                <w:rFonts w:cs="Times New Roman"/>
                <w:b/>
                <w:bCs/>
                <w:szCs w:val="22"/>
              </w:rPr>
            </w:pPr>
          </w:p>
        </w:tc>
        <w:tc>
          <w:tcPr>
            <w:tcW w:w="236" w:type="dxa"/>
          </w:tcPr>
          <w:p w14:paraId="0B1F78BA" w14:textId="77777777" w:rsidR="00B3201A" w:rsidRPr="00F8039F" w:rsidRDefault="00B3201A">
            <w:pPr>
              <w:tabs>
                <w:tab w:val="decimal" w:pos="1132"/>
              </w:tabs>
              <w:spacing w:line="240" w:lineRule="atLeast"/>
              <w:ind w:left="-92" w:right="-150"/>
              <w:rPr>
                <w:rFonts w:cs="Times New Roman"/>
                <w:b/>
                <w:bCs/>
                <w:szCs w:val="22"/>
                <w:rtl/>
                <w:cs/>
              </w:rPr>
            </w:pPr>
          </w:p>
        </w:tc>
        <w:tc>
          <w:tcPr>
            <w:tcW w:w="1405" w:type="dxa"/>
            <w:tcBorders>
              <w:top w:val="single" w:sz="4" w:space="0" w:color="auto"/>
            </w:tcBorders>
            <w:vAlign w:val="bottom"/>
          </w:tcPr>
          <w:p w14:paraId="516729FF" w14:textId="77777777" w:rsidR="00B3201A" w:rsidRPr="00F8039F" w:rsidRDefault="00B3201A">
            <w:pPr>
              <w:tabs>
                <w:tab w:val="decimal" w:pos="1132"/>
              </w:tabs>
              <w:spacing w:line="240" w:lineRule="atLeast"/>
              <w:ind w:left="-92" w:right="-150"/>
              <w:rPr>
                <w:rFonts w:cs="Times New Roman"/>
                <w:b/>
                <w:bCs/>
                <w:szCs w:val="22"/>
              </w:rPr>
            </w:pPr>
          </w:p>
        </w:tc>
        <w:tc>
          <w:tcPr>
            <w:tcW w:w="248" w:type="dxa"/>
          </w:tcPr>
          <w:p w14:paraId="7DC2FED7" w14:textId="77777777" w:rsidR="00B3201A" w:rsidRPr="00F8039F" w:rsidRDefault="00B3201A">
            <w:pPr>
              <w:tabs>
                <w:tab w:val="decimal" w:pos="1132"/>
              </w:tabs>
              <w:spacing w:line="240" w:lineRule="atLeast"/>
              <w:ind w:left="-92" w:right="-150"/>
              <w:rPr>
                <w:rFonts w:cs="Times New Roman"/>
                <w:b/>
                <w:bCs/>
                <w:szCs w:val="22"/>
                <w:rtl/>
                <w:cs/>
              </w:rPr>
            </w:pPr>
          </w:p>
        </w:tc>
        <w:tc>
          <w:tcPr>
            <w:tcW w:w="1399" w:type="dxa"/>
            <w:tcBorders>
              <w:top w:val="single" w:sz="4" w:space="0" w:color="auto"/>
            </w:tcBorders>
            <w:vAlign w:val="bottom"/>
          </w:tcPr>
          <w:p w14:paraId="3CB76AD4" w14:textId="77777777" w:rsidR="00B3201A" w:rsidRPr="00F8039F" w:rsidRDefault="00B3201A">
            <w:pPr>
              <w:tabs>
                <w:tab w:val="decimal" w:pos="1132"/>
              </w:tabs>
              <w:spacing w:line="240" w:lineRule="atLeast"/>
              <w:ind w:left="-92" w:right="-150"/>
              <w:rPr>
                <w:rFonts w:cs="Times New Roman"/>
                <w:b/>
                <w:bCs/>
                <w:szCs w:val="22"/>
              </w:rPr>
            </w:pPr>
          </w:p>
        </w:tc>
        <w:tc>
          <w:tcPr>
            <w:tcW w:w="292" w:type="dxa"/>
          </w:tcPr>
          <w:p w14:paraId="638A1012" w14:textId="77777777" w:rsidR="00B3201A" w:rsidRPr="00F8039F" w:rsidRDefault="00B3201A">
            <w:pPr>
              <w:tabs>
                <w:tab w:val="decimal" w:pos="1132"/>
              </w:tabs>
              <w:spacing w:line="240" w:lineRule="atLeast"/>
              <w:ind w:left="-92" w:right="-150"/>
              <w:rPr>
                <w:rFonts w:cs="Times New Roman"/>
                <w:b/>
                <w:bCs/>
                <w:szCs w:val="22"/>
                <w:rtl/>
                <w:cs/>
              </w:rPr>
            </w:pPr>
          </w:p>
        </w:tc>
        <w:tc>
          <w:tcPr>
            <w:tcW w:w="1373" w:type="dxa"/>
            <w:tcBorders>
              <w:top w:val="single" w:sz="4" w:space="0" w:color="auto"/>
            </w:tcBorders>
            <w:vAlign w:val="bottom"/>
          </w:tcPr>
          <w:p w14:paraId="42976033" w14:textId="77777777" w:rsidR="00B3201A" w:rsidRPr="00F8039F" w:rsidRDefault="00B3201A">
            <w:pPr>
              <w:tabs>
                <w:tab w:val="decimal" w:pos="1132"/>
              </w:tabs>
              <w:spacing w:line="240" w:lineRule="atLeast"/>
              <w:ind w:left="-92" w:right="-150"/>
              <w:rPr>
                <w:rFonts w:cs="Times New Roman"/>
                <w:b/>
                <w:bCs/>
                <w:szCs w:val="22"/>
              </w:rPr>
            </w:pPr>
          </w:p>
        </w:tc>
        <w:tc>
          <w:tcPr>
            <w:tcW w:w="243" w:type="dxa"/>
          </w:tcPr>
          <w:p w14:paraId="44526051" w14:textId="77777777" w:rsidR="00B3201A" w:rsidRPr="00F8039F" w:rsidRDefault="00B3201A">
            <w:pPr>
              <w:tabs>
                <w:tab w:val="decimal" w:pos="972"/>
              </w:tabs>
              <w:spacing w:line="240" w:lineRule="atLeast"/>
              <w:ind w:left="-92" w:right="-150"/>
              <w:rPr>
                <w:rFonts w:cs="Times New Roman"/>
                <w:b/>
                <w:bCs/>
                <w:szCs w:val="22"/>
                <w:rtl/>
                <w:cs/>
              </w:rPr>
            </w:pPr>
          </w:p>
        </w:tc>
        <w:tc>
          <w:tcPr>
            <w:tcW w:w="1334" w:type="dxa"/>
            <w:tcBorders>
              <w:top w:val="single" w:sz="4" w:space="0" w:color="auto"/>
            </w:tcBorders>
            <w:vAlign w:val="bottom"/>
          </w:tcPr>
          <w:p w14:paraId="2745CA76" w14:textId="77777777" w:rsidR="00B3201A" w:rsidRPr="009C518D" w:rsidRDefault="00B3201A" w:rsidP="009C518D">
            <w:pPr>
              <w:tabs>
                <w:tab w:val="decimal" w:pos="1091"/>
              </w:tabs>
              <w:spacing w:line="240" w:lineRule="atLeast"/>
              <w:ind w:right="-150"/>
              <w:rPr>
                <w:rFonts w:cs="Times New Roman"/>
                <w:b/>
                <w:bCs/>
                <w:szCs w:val="22"/>
                <w:lang w:bidi="th-TH"/>
              </w:rPr>
            </w:pPr>
          </w:p>
        </w:tc>
      </w:tr>
      <w:tr w:rsidR="00B3201A" w:rsidRPr="0012708E" w14:paraId="5BE9F061" w14:textId="77777777">
        <w:trPr>
          <w:cantSplit/>
          <w:trHeight w:val="164"/>
        </w:trPr>
        <w:tc>
          <w:tcPr>
            <w:tcW w:w="4680" w:type="dxa"/>
          </w:tcPr>
          <w:p w14:paraId="0ABCA8B6" w14:textId="77777777" w:rsidR="00B3201A" w:rsidRPr="0012708E" w:rsidRDefault="00B3201A">
            <w:pPr>
              <w:spacing w:line="240" w:lineRule="atLeast"/>
              <w:ind w:left="-14"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287" w:type="dxa"/>
            <w:tcBorders>
              <w:bottom w:val="double" w:sz="4" w:space="0" w:color="auto"/>
            </w:tcBorders>
          </w:tcPr>
          <w:p w14:paraId="02A10B0A" w14:textId="77777777" w:rsidR="00B3201A" w:rsidRPr="00380C17" w:rsidRDefault="00B3201A">
            <w:pPr>
              <w:tabs>
                <w:tab w:val="decimal" w:pos="1066"/>
              </w:tabs>
              <w:spacing w:line="240" w:lineRule="atLeast"/>
              <w:ind w:left="-92" w:right="-150"/>
              <w:rPr>
                <w:b/>
                <w:bCs/>
                <w:szCs w:val="28"/>
                <w:rtl/>
                <w:lang w:bidi="th-TH"/>
              </w:rPr>
            </w:pPr>
            <w:r>
              <w:rPr>
                <w:b/>
                <w:bCs/>
                <w:szCs w:val="28"/>
                <w:lang w:bidi="th-TH"/>
              </w:rPr>
              <w:t>(3</w:t>
            </w:r>
            <w:r w:rsidRPr="00380C17">
              <w:rPr>
                <w:rFonts w:cs="Times New Roman"/>
                <w:b/>
                <w:bCs/>
                <w:szCs w:val="22"/>
                <w:cs/>
                <w:lang w:bidi="th-TH"/>
              </w:rPr>
              <w:t>4</w:t>
            </w:r>
            <w:r w:rsidRPr="00380C17">
              <w:rPr>
                <w:rFonts w:cs="Times New Roman"/>
                <w:b/>
                <w:bCs/>
                <w:szCs w:val="22"/>
              </w:rPr>
              <w:t>,</w:t>
            </w:r>
            <w:r w:rsidRPr="00380C17">
              <w:rPr>
                <w:rFonts w:cs="Times New Roman"/>
                <w:b/>
                <w:bCs/>
                <w:szCs w:val="22"/>
                <w:cs/>
                <w:lang w:bidi="th-TH"/>
              </w:rPr>
              <w:t>686</w:t>
            </w:r>
            <w:r w:rsidRPr="00380C17">
              <w:rPr>
                <w:rFonts w:cs="Times New Roman"/>
                <w:b/>
                <w:bCs/>
                <w:szCs w:val="22"/>
              </w:rPr>
              <w:t>,</w:t>
            </w:r>
            <w:r w:rsidRPr="00380C17">
              <w:rPr>
                <w:rFonts w:cs="Times New Roman"/>
                <w:b/>
                <w:bCs/>
                <w:szCs w:val="22"/>
                <w:cs/>
                <w:lang w:bidi="th-TH"/>
              </w:rPr>
              <w:t>790</w:t>
            </w:r>
            <w:r>
              <w:rPr>
                <w:b/>
                <w:bCs/>
                <w:szCs w:val="28"/>
                <w:lang w:bidi="th-TH"/>
              </w:rPr>
              <w:t>)</w:t>
            </w:r>
          </w:p>
        </w:tc>
        <w:tc>
          <w:tcPr>
            <w:tcW w:w="236" w:type="dxa"/>
          </w:tcPr>
          <w:p w14:paraId="77312598" w14:textId="77777777" w:rsidR="00B3201A" w:rsidRPr="00F8039F" w:rsidRDefault="00B3201A">
            <w:pPr>
              <w:tabs>
                <w:tab w:val="decimal" w:pos="1132"/>
              </w:tabs>
              <w:spacing w:line="240" w:lineRule="atLeast"/>
              <w:ind w:left="-92" w:right="-150"/>
              <w:rPr>
                <w:rFonts w:cs="Times New Roman"/>
                <w:b/>
                <w:bCs/>
                <w:szCs w:val="22"/>
                <w:rtl/>
                <w:cs/>
              </w:rPr>
            </w:pPr>
          </w:p>
        </w:tc>
        <w:tc>
          <w:tcPr>
            <w:tcW w:w="1330" w:type="dxa"/>
            <w:tcBorders>
              <w:bottom w:val="double" w:sz="4" w:space="0" w:color="auto"/>
            </w:tcBorders>
          </w:tcPr>
          <w:p w14:paraId="337C2372" w14:textId="77777777" w:rsidR="00B3201A" w:rsidRPr="00380C17" w:rsidRDefault="00B3201A">
            <w:pPr>
              <w:tabs>
                <w:tab w:val="decimal" w:pos="1094"/>
              </w:tabs>
              <w:spacing w:line="240" w:lineRule="atLeast"/>
              <w:ind w:left="-92" w:right="-150"/>
              <w:rPr>
                <w:b/>
                <w:bCs/>
                <w:szCs w:val="28"/>
                <w:lang w:bidi="th-TH"/>
              </w:rPr>
            </w:pPr>
            <w:r>
              <w:rPr>
                <w:b/>
                <w:bCs/>
                <w:szCs w:val="28"/>
                <w:lang w:bidi="th-TH"/>
              </w:rPr>
              <w:t>(</w:t>
            </w:r>
            <w:r w:rsidRPr="00380C17">
              <w:rPr>
                <w:rFonts w:cs="Times New Roman"/>
                <w:b/>
                <w:bCs/>
                <w:szCs w:val="22"/>
                <w:cs/>
                <w:lang w:bidi="th-TH"/>
              </w:rPr>
              <w:t>32</w:t>
            </w:r>
            <w:r w:rsidRPr="00380C17">
              <w:rPr>
                <w:rFonts w:cs="Times New Roman"/>
                <w:b/>
                <w:bCs/>
                <w:szCs w:val="22"/>
                <w:lang w:bidi="th-TH"/>
              </w:rPr>
              <w:t>,</w:t>
            </w:r>
            <w:r>
              <w:rPr>
                <w:rFonts w:cs="Times New Roman"/>
                <w:b/>
                <w:bCs/>
                <w:szCs w:val="22"/>
                <w:lang w:bidi="th-TH"/>
              </w:rPr>
              <w:t>204,227</w:t>
            </w:r>
            <w:r>
              <w:rPr>
                <w:b/>
                <w:bCs/>
                <w:szCs w:val="28"/>
                <w:lang w:bidi="th-TH"/>
              </w:rPr>
              <w:t>)</w:t>
            </w:r>
          </w:p>
        </w:tc>
        <w:tc>
          <w:tcPr>
            <w:tcW w:w="236" w:type="dxa"/>
          </w:tcPr>
          <w:p w14:paraId="3C68941F" w14:textId="77777777" w:rsidR="00B3201A" w:rsidRPr="00F8039F" w:rsidRDefault="00B3201A">
            <w:pPr>
              <w:tabs>
                <w:tab w:val="decimal" w:pos="1132"/>
              </w:tabs>
              <w:spacing w:line="240" w:lineRule="atLeast"/>
              <w:ind w:left="-92" w:right="-150"/>
              <w:rPr>
                <w:rFonts w:cs="Times New Roman"/>
                <w:b/>
                <w:bCs/>
                <w:szCs w:val="22"/>
                <w:rtl/>
                <w:cs/>
              </w:rPr>
            </w:pPr>
          </w:p>
        </w:tc>
        <w:tc>
          <w:tcPr>
            <w:tcW w:w="1405" w:type="dxa"/>
            <w:tcBorders>
              <w:bottom w:val="double" w:sz="4" w:space="0" w:color="auto"/>
            </w:tcBorders>
          </w:tcPr>
          <w:p w14:paraId="13073C96" w14:textId="77777777" w:rsidR="00B3201A" w:rsidRPr="00F8039F" w:rsidRDefault="00B3201A">
            <w:pPr>
              <w:tabs>
                <w:tab w:val="decimal" w:pos="1132"/>
              </w:tabs>
              <w:spacing w:line="240" w:lineRule="atLeast"/>
              <w:ind w:left="-92" w:right="-150"/>
              <w:rPr>
                <w:rFonts w:cs="Times New Roman"/>
                <w:b/>
                <w:bCs/>
                <w:szCs w:val="22"/>
              </w:rPr>
            </w:pPr>
            <w:r w:rsidRPr="00380C17">
              <w:rPr>
                <w:rFonts w:cs="Times New Roman"/>
                <w:b/>
                <w:bCs/>
                <w:szCs w:val="22"/>
              </w:rPr>
              <w:t>39,154,087</w:t>
            </w:r>
          </w:p>
        </w:tc>
        <w:tc>
          <w:tcPr>
            <w:tcW w:w="248" w:type="dxa"/>
          </w:tcPr>
          <w:p w14:paraId="17ABF95F" w14:textId="77777777" w:rsidR="00B3201A" w:rsidRPr="00F8039F" w:rsidRDefault="00B3201A">
            <w:pPr>
              <w:tabs>
                <w:tab w:val="decimal" w:pos="1132"/>
              </w:tabs>
              <w:spacing w:line="240" w:lineRule="atLeast"/>
              <w:ind w:left="-92" w:right="-150"/>
              <w:rPr>
                <w:rFonts w:cs="Times New Roman"/>
                <w:b/>
                <w:bCs/>
                <w:szCs w:val="22"/>
                <w:rtl/>
                <w:cs/>
              </w:rPr>
            </w:pPr>
          </w:p>
        </w:tc>
        <w:tc>
          <w:tcPr>
            <w:tcW w:w="1399" w:type="dxa"/>
            <w:tcBorders>
              <w:bottom w:val="double" w:sz="4" w:space="0" w:color="auto"/>
            </w:tcBorders>
          </w:tcPr>
          <w:p w14:paraId="3B8A71CD" w14:textId="77777777" w:rsidR="00B3201A" w:rsidRPr="00F8039F" w:rsidRDefault="00B3201A">
            <w:pPr>
              <w:tabs>
                <w:tab w:val="decimal" w:pos="1132"/>
              </w:tabs>
              <w:spacing w:line="240" w:lineRule="atLeast"/>
              <w:ind w:left="-92" w:right="-150"/>
              <w:rPr>
                <w:rFonts w:cs="Times New Roman"/>
                <w:b/>
                <w:bCs/>
                <w:szCs w:val="22"/>
              </w:rPr>
            </w:pPr>
            <w:r w:rsidRPr="00380C17">
              <w:rPr>
                <w:rFonts w:cs="Times New Roman"/>
                <w:b/>
                <w:bCs/>
                <w:szCs w:val="22"/>
              </w:rPr>
              <w:t>45,413,964</w:t>
            </w:r>
          </w:p>
        </w:tc>
        <w:tc>
          <w:tcPr>
            <w:tcW w:w="292" w:type="dxa"/>
          </w:tcPr>
          <w:p w14:paraId="493C9978" w14:textId="77777777" w:rsidR="00B3201A" w:rsidRPr="00F8039F" w:rsidRDefault="00B3201A">
            <w:pPr>
              <w:tabs>
                <w:tab w:val="decimal" w:pos="1132"/>
              </w:tabs>
              <w:spacing w:line="240" w:lineRule="atLeast"/>
              <w:ind w:left="-92" w:right="-150"/>
              <w:rPr>
                <w:rFonts w:cs="Times New Roman"/>
                <w:b/>
                <w:bCs/>
                <w:szCs w:val="22"/>
                <w:rtl/>
                <w:cs/>
              </w:rPr>
            </w:pPr>
          </w:p>
        </w:tc>
        <w:tc>
          <w:tcPr>
            <w:tcW w:w="1373" w:type="dxa"/>
            <w:tcBorders>
              <w:bottom w:val="double" w:sz="4" w:space="0" w:color="auto"/>
            </w:tcBorders>
          </w:tcPr>
          <w:p w14:paraId="34D85BD3" w14:textId="77777777" w:rsidR="00B3201A" w:rsidRPr="00F8039F" w:rsidRDefault="00B3201A">
            <w:pPr>
              <w:tabs>
                <w:tab w:val="decimal" w:pos="1132"/>
              </w:tabs>
              <w:spacing w:line="240" w:lineRule="atLeast"/>
              <w:ind w:left="-92" w:right="-150"/>
              <w:rPr>
                <w:rFonts w:cs="Times New Roman"/>
                <w:b/>
                <w:bCs/>
                <w:szCs w:val="22"/>
              </w:rPr>
            </w:pPr>
            <w:r w:rsidRPr="00380C17">
              <w:rPr>
                <w:rFonts w:cs="Times New Roman"/>
                <w:b/>
                <w:bCs/>
                <w:szCs w:val="22"/>
              </w:rPr>
              <w:t>7,7</w:t>
            </w:r>
            <w:r>
              <w:rPr>
                <w:rFonts w:cs="Times New Roman"/>
                <w:b/>
                <w:bCs/>
                <w:szCs w:val="22"/>
              </w:rPr>
              <w:t>72,415</w:t>
            </w:r>
          </w:p>
        </w:tc>
        <w:tc>
          <w:tcPr>
            <w:tcW w:w="243" w:type="dxa"/>
          </w:tcPr>
          <w:p w14:paraId="6B476F36" w14:textId="77777777" w:rsidR="00B3201A" w:rsidRPr="00F8039F" w:rsidRDefault="00B3201A">
            <w:pPr>
              <w:tabs>
                <w:tab w:val="decimal" w:pos="972"/>
              </w:tabs>
              <w:spacing w:line="240" w:lineRule="atLeast"/>
              <w:ind w:left="-92" w:right="-150"/>
              <w:rPr>
                <w:rFonts w:cs="Times New Roman"/>
                <w:b/>
                <w:bCs/>
                <w:szCs w:val="22"/>
                <w:rtl/>
                <w:cs/>
              </w:rPr>
            </w:pPr>
          </w:p>
        </w:tc>
        <w:tc>
          <w:tcPr>
            <w:tcW w:w="1334" w:type="dxa"/>
            <w:tcBorders>
              <w:bottom w:val="double" w:sz="4" w:space="0" w:color="auto"/>
            </w:tcBorders>
          </w:tcPr>
          <w:p w14:paraId="2E826859" w14:textId="77777777" w:rsidR="00B3201A" w:rsidRPr="009C518D" w:rsidRDefault="00B3201A" w:rsidP="009C518D">
            <w:pPr>
              <w:tabs>
                <w:tab w:val="decimal" w:pos="1091"/>
              </w:tabs>
              <w:spacing w:line="240" w:lineRule="atLeast"/>
              <w:ind w:right="-150"/>
              <w:rPr>
                <w:rFonts w:cs="Times New Roman"/>
                <w:b/>
                <w:bCs/>
                <w:szCs w:val="22"/>
                <w:cs/>
                <w:lang w:bidi="th-TH"/>
              </w:rPr>
            </w:pPr>
            <w:r w:rsidRPr="009C518D">
              <w:rPr>
                <w:rFonts w:cs="Times New Roman"/>
                <w:b/>
                <w:bCs/>
                <w:szCs w:val="22"/>
                <w:cs/>
                <w:lang w:bidi="th-TH"/>
              </w:rPr>
              <w:t>25</w:t>
            </w:r>
            <w:r w:rsidRPr="009C518D">
              <w:rPr>
                <w:rFonts w:cs="Times New Roman"/>
                <w:b/>
                <w:bCs/>
                <w:szCs w:val="22"/>
                <w:lang w:bidi="th-TH"/>
              </w:rPr>
              <w:t>,</w:t>
            </w:r>
            <w:r w:rsidRPr="009C518D">
              <w:rPr>
                <w:rFonts w:cs="Times New Roman"/>
                <w:b/>
                <w:bCs/>
                <w:szCs w:val="22"/>
                <w:cs/>
                <w:lang w:bidi="th-TH"/>
              </w:rPr>
              <w:t>449</w:t>
            </w:r>
            <w:r w:rsidRPr="009C518D">
              <w:rPr>
                <w:rFonts w:cs="Times New Roman"/>
                <w:b/>
                <w:bCs/>
                <w:szCs w:val="22"/>
                <w:lang w:bidi="th-TH"/>
              </w:rPr>
              <w:t>,</w:t>
            </w:r>
            <w:r w:rsidRPr="009C518D">
              <w:rPr>
                <w:rFonts w:cs="Times New Roman"/>
                <w:b/>
                <w:bCs/>
                <w:szCs w:val="22"/>
                <w:cs/>
                <w:lang w:bidi="th-TH"/>
              </w:rPr>
              <w:t>44</w:t>
            </w:r>
            <w:r w:rsidRPr="009C518D">
              <w:rPr>
                <w:rFonts w:cs="Times New Roman"/>
                <w:b/>
                <w:bCs/>
                <w:szCs w:val="22"/>
                <w:lang w:bidi="th-TH"/>
              </w:rPr>
              <w:t>9</w:t>
            </w:r>
          </w:p>
        </w:tc>
      </w:tr>
    </w:tbl>
    <w:p w14:paraId="5216DEE1" w14:textId="77777777" w:rsidR="00B3201A" w:rsidRPr="00A819D2" w:rsidRDefault="00B3201A" w:rsidP="00A819D2">
      <w:pPr>
        <w:ind w:firstLine="547"/>
        <w:jc w:val="both"/>
        <w:rPr>
          <w:rFonts w:cs="Times New Roman"/>
          <w:sz w:val="12"/>
          <w:szCs w:val="12"/>
          <w:vertAlign w:val="superscript"/>
        </w:rPr>
      </w:pPr>
    </w:p>
    <w:p w14:paraId="09A614DF" w14:textId="77777777" w:rsidR="00753486" w:rsidRPr="0012708E" w:rsidRDefault="00753486" w:rsidP="00753486">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437B69AE" w14:textId="56481A8B"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D9379C">
        <w:rPr>
          <w:rFonts w:cs="Times New Roman"/>
          <w:sz w:val="12"/>
          <w:szCs w:val="12"/>
        </w:rPr>
        <w:t>on of</w:t>
      </w:r>
      <w:r w:rsidRPr="0012708E">
        <w:rPr>
          <w:rFonts w:cs="Times New Roman"/>
          <w:sz w:val="12"/>
          <w:szCs w:val="12"/>
        </w:rPr>
        <w:t xml:space="preserve"> allowance for expected credit loss</w:t>
      </w:r>
    </w:p>
    <w:p w14:paraId="7919D735" w14:textId="77777777" w:rsidR="00146FD2" w:rsidRPr="0012708E" w:rsidRDefault="00146FD2" w:rsidP="00146FD2">
      <w:pPr>
        <w:autoSpaceDE w:val="0"/>
        <w:autoSpaceDN w:val="0"/>
        <w:adjustRightInd w:val="0"/>
        <w:spacing w:line="240" w:lineRule="atLeast"/>
        <w:ind w:left="518"/>
        <w:jc w:val="thaiDistribute"/>
        <w:rPr>
          <w:rFonts w:cs="Times New Roman"/>
          <w:color w:val="000000"/>
          <w:szCs w:val="22"/>
          <w:lang w:bidi="th-TH"/>
        </w:rPr>
      </w:pPr>
    </w:p>
    <w:p w14:paraId="539693AB" w14:textId="0DEACBF9" w:rsidR="00146FD2" w:rsidRPr="0012708E" w:rsidRDefault="00146FD2">
      <w:pPr>
        <w:rPr>
          <w:rFonts w:cs="Times New Roman"/>
        </w:rPr>
      </w:pPr>
    </w:p>
    <w:p w14:paraId="039FBD04" w14:textId="222306B7" w:rsidR="00146FD2" w:rsidRPr="0012708E" w:rsidRDefault="00146FD2">
      <w:pPr>
        <w:rPr>
          <w:rFonts w:cs="Times New Roman"/>
        </w:rPr>
      </w:pPr>
    </w:p>
    <w:p w14:paraId="34C5602A" w14:textId="13070241" w:rsidR="00146FD2" w:rsidRPr="0012708E" w:rsidRDefault="00146FD2">
      <w:pPr>
        <w:rPr>
          <w:rFonts w:cs="Times New Roman"/>
        </w:rPr>
      </w:pPr>
    </w:p>
    <w:p w14:paraId="651D0280" w14:textId="77777777" w:rsidR="002D1C7D" w:rsidRPr="0012708E" w:rsidRDefault="002D1C7D" w:rsidP="002D1C7D">
      <w:pPr>
        <w:spacing w:line="240" w:lineRule="atLeast"/>
        <w:rPr>
          <w:rFonts w:cs="Times New Roman"/>
          <w:szCs w:val="22"/>
        </w:rPr>
      </w:pPr>
      <w:r w:rsidRPr="0012708E">
        <w:rPr>
          <w:rFonts w:cs="Times New Roman"/>
          <w:szCs w:val="22"/>
        </w:rPr>
        <w:br w:type="page"/>
      </w:r>
    </w:p>
    <w:tbl>
      <w:tblPr>
        <w:tblW w:w="0" w:type="auto"/>
        <w:tblInd w:w="450" w:type="dxa"/>
        <w:tblLayout w:type="fixed"/>
        <w:tblLook w:val="0000" w:firstRow="0" w:lastRow="0" w:firstColumn="0" w:lastColumn="0" w:noHBand="0" w:noVBand="0"/>
      </w:tblPr>
      <w:tblGrid>
        <w:gridCol w:w="4680"/>
        <w:gridCol w:w="1310"/>
        <w:gridCol w:w="236"/>
        <w:gridCol w:w="1311"/>
        <w:gridCol w:w="236"/>
        <w:gridCol w:w="1310"/>
        <w:gridCol w:w="248"/>
        <w:gridCol w:w="1310"/>
        <w:gridCol w:w="257"/>
        <w:gridCol w:w="1310"/>
        <w:gridCol w:w="243"/>
        <w:gridCol w:w="1301"/>
      </w:tblGrid>
      <w:tr w:rsidR="002D1C7D" w:rsidRPr="0012708E" w14:paraId="145D6646" w14:textId="77777777" w:rsidTr="002C7DEB">
        <w:trPr>
          <w:cantSplit/>
        </w:trPr>
        <w:tc>
          <w:tcPr>
            <w:tcW w:w="4680" w:type="dxa"/>
          </w:tcPr>
          <w:p w14:paraId="24F5D419" w14:textId="77777777" w:rsidR="002D1C7D" w:rsidRPr="0012708E" w:rsidRDefault="002D1C7D" w:rsidP="002247BB">
            <w:pPr>
              <w:spacing w:line="240" w:lineRule="atLeast"/>
              <w:ind w:left="-18" w:right="-270"/>
              <w:jc w:val="center"/>
              <w:rPr>
                <w:rFonts w:cs="Times New Roman"/>
                <w:b/>
                <w:bCs/>
                <w:szCs w:val="22"/>
                <w:cs/>
                <w:lang w:bidi="th-TH"/>
              </w:rPr>
            </w:pPr>
          </w:p>
        </w:tc>
        <w:tc>
          <w:tcPr>
            <w:tcW w:w="9072" w:type="dxa"/>
            <w:gridSpan w:val="11"/>
          </w:tcPr>
          <w:p w14:paraId="05D696A2" w14:textId="77777777" w:rsidR="002D1C7D" w:rsidRPr="0012708E" w:rsidRDefault="002D1C7D" w:rsidP="002247BB">
            <w:pPr>
              <w:spacing w:line="240" w:lineRule="atLeast"/>
              <w:ind w:left="-18" w:right="-270"/>
              <w:jc w:val="center"/>
              <w:rPr>
                <w:rFonts w:cs="Times New Roman"/>
                <w:b/>
                <w:bCs/>
                <w:szCs w:val="22"/>
                <w:cs/>
                <w:lang w:bidi="th-TH"/>
              </w:rPr>
            </w:pPr>
            <w:r w:rsidRPr="0012708E">
              <w:rPr>
                <w:rFonts w:cs="Times New Roman"/>
                <w:b/>
                <w:bCs/>
                <w:szCs w:val="22"/>
                <w:lang w:bidi="th-TH"/>
              </w:rPr>
              <w:t xml:space="preserve">The Bank </w:t>
            </w:r>
          </w:p>
        </w:tc>
      </w:tr>
      <w:tr w:rsidR="002D1C7D" w:rsidRPr="0012708E" w14:paraId="4466B460" w14:textId="77777777" w:rsidTr="002C7DEB">
        <w:trPr>
          <w:cantSplit/>
        </w:trPr>
        <w:tc>
          <w:tcPr>
            <w:tcW w:w="4680" w:type="dxa"/>
          </w:tcPr>
          <w:p w14:paraId="5E293F5A" w14:textId="77777777" w:rsidR="002D1C7D" w:rsidRPr="0012708E" w:rsidRDefault="002D1C7D" w:rsidP="002247BB">
            <w:pPr>
              <w:spacing w:line="240" w:lineRule="atLeast"/>
              <w:ind w:left="-18" w:right="-270"/>
              <w:rPr>
                <w:rFonts w:cs="Times New Roman"/>
                <w:szCs w:val="22"/>
                <w:cs/>
                <w:lang w:bidi="th-TH"/>
              </w:rPr>
            </w:pPr>
          </w:p>
        </w:tc>
        <w:tc>
          <w:tcPr>
            <w:tcW w:w="9072" w:type="dxa"/>
            <w:gridSpan w:val="11"/>
          </w:tcPr>
          <w:p w14:paraId="6F705B2D" w14:textId="6FDD8F57" w:rsidR="002D1C7D" w:rsidRPr="0012708E" w:rsidRDefault="00B3201A" w:rsidP="002247BB">
            <w:pPr>
              <w:spacing w:line="240" w:lineRule="atLeast"/>
              <w:ind w:left="-18" w:right="-270"/>
              <w:jc w:val="center"/>
              <w:rPr>
                <w:rFonts w:cs="Times New Roman"/>
                <w:color w:val="000000"/>
                <w:szCs w:val="22"/>
                <w:lang w:bidi="th-TH"/>
              </w:rPr>
            </w:pPr>
            <w:r>
              <w:rPr>
                <w:rFonts w:cs="Times New Roman"/>
                <w:spacing w:val="-4"/>
                <w:szCs w:val="22"/>
              </w:rPr>
              <w:t xml:space="preserve">30 June </w:t>
            </w:r>
            <w:r w:rsidR="002D1C7D" w:rsidRPr="0012708E">
              <w:rPr>
                <w:rFonts w:cs="Times New Roman"/>
                <w:spacing w:val="-4"/>
                <w:szCs w:val="22"/>
              </w:rPr>
              <w:t>202</w:t>
            </w:r>
            <w:r>
              <w:rPr>
                <w:rFonts w:cs="Times New Roman"/>
                <w:spacing w:val="-4"/>
                <w:szCs w:val="22"/>
              </w:rPr>
              <w:t>5</w:t>
            </w:r>
          </w:p>
        </w:tc>
      </w:tr>
      <w:tr w:rsidR="002D1C7D" w:rsidRPr="0012708E" w14:paraId="43C34946" w14:textId="77777777" w:rsidTr="002C7DEB">
        <w:trPr>
          <w:cantSplit/>
        </w:trPr>
        <w:tc>
          <w:tcPr>
            <w:tcW w:w="4680" w:type="dxa"/>
          </w:tcPr>
          <w:p w14:paraId="3322976D" w14:textId="77777777" w:rsidR="002D1C7D" w:rsidRPr="0012708E" w:rsidRDefault="002D1C7D" w:rsidP="002247BB">
            <w:pPr>
              <w:spacing w:line="240" w:lineRule="atLeast"/>
              <w:ind w:left="-18" w:right="-270"/>
              <w:rPr>
                <w:rFonts w:cs="Times New Roman"/>
                <w:szCs w:val="22"/>
                <w:cs/>
                <w:lang w:bidi="th-TH"/>
              </w:rPr>
            </w:pPr>
          </w:p>
        </w:tc>
        <w:tc>
          <w:tcPr>
            <w:tcW w:w="1310" w:type="dxa"/>
            <w:vAlign w:val="bottom"/>
          </w:tcPr>
          <w:p w14:paraId="5117EE30" w14:textId="77777777" w:rsidR="002D1C7D" w:rsidRPr="0012708E" w:rsidRDefault="002D1C7D" w:rsidP="002247BB">
            <w:pPr>
              <w:spacing w:line="240" w:lineRule="atLeast"/>
              <w:ind w:left="-117" w:right="-108"/>
              <w:jc w:val="center"/>
              <w:rPr>
                <w:rFonts w:cs="Times New Roman"/>
                <w:szCs w:val="22"/>
              </w:rPr>
            </w:pPr>
          </w:p>
        </w:tc>
        <w:tc>
          <w:tcPr>
            <w:tcW w:w="236" w:type="dxa"/>
          </w:tcPr>
          <w:p w14:paraId="1E198D1E" w14:textId="77777777" w:rsidR="002D1C7D" w:rsidRPr="0012708E" w:rsidRDefault="002D1C7D" w:rsidP="002247BB">
            <w:pPr>
              <w:spacing w:line="240" w:lineRule="atLeast"/>
              <w:ind w:left="-117" w:right="-90"/>
              <w:jc w:val="center"/>
              <w:rPr>
                <w:rFonts w:cs="Times New Roman"/>
                <w:szCs w:val="22"/>
              </w:rPr>
            </w:pPr>
          </w:p>
        </w:tc>
        <w:tc>
          <w:tcPr>
            <w:tcW w:w="1311" w:type="dxa"/>
            <w:vAlign w:val="bottom"/>
          </w:tcPr>
          <w:p w14:paraId="55477E08"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Less than</w:t>
            </w:r>
          </w:p>
        </w:tc>
        <w:tc>
          <w:tcPr>
            <w:tcW w:w="236" w:type="dxa"/>
          </w:tcPr>
          <w:p w14:paraId="32BAD359" w14:textId="77777777" w:rsidR="002D1C7D" w:rsidRPr="0012708E" w:rsidRDefault="002D1C7D" w:rsidP="002247BB">
            <w:pPr>
              <w:spacing w:line="240" w:lineRule="atLeast"/>
              <w:ind w:left="-117" w:right="-90"/>
              <w:jc w:val="center"/>
              <w:rPr>
                <w:rFonts w:cs="Times New Roman"/>
                <w:szCs w:val="22"/>
              </w:rPr>
            </w:pPr>
          </w:p>
        </w:tc>
        <w:tc>
          <w:tcPr>
            <w:tcW w:w="1310" w:type="dxa"/>
            <w:vAlign w:val="bottom"/>
          </w:tcPr>
          <w:p w14:paraId="444ABA06"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 1 year</w:t>
            </w:r>
          </w:p>
        </w:tc>
        <w:tc>
          <w:tcPr>
            <w:tcW w:w="248" w:type="dxa"/>
          </w:tcPr>
          <w:p w14:paraId="01CF56F8" w14:textId="77777777" w:rsidR="002D1C7D" w:rsidRPr="0012708E" w:rsidRDefault="002D1C7D" w:rsidP="002247BB">
            <w:pPr>
              <w:spacing w:line="240" w:lineRule="atLeast"/>
              <w:ind w:left="-117" w:right="-90"/>
              <w:jc w:val="center"/>
              <w:rPr>
                <w:rFonts w:cs="Times New Roman"/>
                <w:szCs w:val="22"/>
              </w:rPr>
            </w:pPr>
          </w:p>
        </w:tc>
        <w:tc>
          <w:tcPr>
            <w:tcW w:w="1310" w:type="dxa"/>
          </w:tcPr>
          <w:p w14:paraId="0A4812F5"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w:t>
            </w:r>
          </w:p>
        </w:tc>
        <w:tc>
          <w:tcPr>
            <w:tcW w:w="257" w:type="dxa"/>
          </w:tcPr>
          <w:p w14:paraId="0A0BF097" w14:textId="77777777" w:rsidR="002D1C7D" w:rsidRPr="0012708E" w:rsidRDefault="002D1C7D" w:rsidP="002247BB">
            <w:pPr>
              <w:spacing w:line="240" w:lineRule="atLeast"/>
              <w:ind w:left="-117" w:right="-90"/>
              <w:jc w:val="center"/>
              <w:rPr>
                <w:rFonts w:cs="Times New Roman"/>
                <w:szCs w:val="22"/>
              </w:rPr>
            </w:pPr>
          </w:p>
        </w:tc>
        <w:tc>
          <w:tcPr>
            <w:tcW w:w="1310" w:type="dxa"/>
          </w:tcPr>
          <w:p w14:paraId="07198214"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No</w:t>
            </w:r>
          </w:p>
        </w:tc>
        <w:tc>
          <w:tcPr>
            <w:tcW w:w="243" w:type="dxa"/>
          </w:tcPr>
          <w:p w14:paraId="789FEA72" w14:textId="77777777" w:rsidR="002D1C7D" w:rsidRPr="0012708E" w:rsidRDefault="002D1C7D" w:rsidP="002247BB">
            <w:pPr>
              <w:spacing w:line="240" w:lineRule="atLeast"/>
              <w:ind w:left="-117" w:right="-90"/>
              <w:jc w:val="center"/>
              <w:rPr>
                <w:rFonts w:cs="Times New Roman"/>
                <w:szCs w:val="22"/>
              </w:rPr>
            </w:pPr>
          </w:p>
        </w:tc>
        <w:tc>
          <w:tcPr>
            <w:tcW w:w="1301" w:type="dxa"/>
          </w:tcPr>
          <w:p w14:paraId="29F1FEA8" w14:textId="77777777" w:rsidR="002D1C7D" w:rsidRPr="0012708E" w:rsidRDefault="002D1C7D" w:rsidP="002247BB">
            <w:pPr>
              <w:spacing w:line="240" w:lineRule="atLeast"/>
              <w:ind w:left="-117" w:right="-90"/>
              <w:jc w:val="center"/>
              <w:rPr>
                <w:rFonts w:cs="Times New Roman"/>
                <w:szCs w:val="22"/>
              </w:rPr>
            </w:pPr>
          </w:p>
        </w:tc>
      </w:tr>
      <w:tr w:rsidR="002D1C7D" w:rsidRPr="0012708E" w14:paraId="36B7E499" w14:textId="77777777" w:rsidTr="002C7DEB">
        <w:trPr>
          <w:cantSplit/>
        </w:trPr>
        <w:tc>
          <w:tcPr>
            <w:tcW w:w="4680" w:type="dxa"/>
          </w:tcPr>
          <w:p w14:paraId="35DEDEE4" w14:textId="77777777" w:rsidR="002D1C7D" w:rsidRPr="0012708E" w:rsidRDefault="002D1C7D" w:rsidP="002247BB">
            <w:pPr>
              <w:spacing w:line="240" w:lineRule="atLeast"/>
              <w:ind w:left="-18" w:right="-270"/>
              <w:rPr>
                <w:rFonts w:cs="Times New Roman"/>
                <w:szCs w:val="22"/>
                <w:cs/>
                <w:lang w:bidi="th-TH"/>
              </w:rPr>
            </w:pPr>
          </w:p>
        </w:tc>
        <w:tc>
          <w:tcPr>
            <w:tcW w:w="1310" w:type="dxa"/>
            <w:vAlign w:val="bottom"/>
          </w:tcPr>
          <w:p w14:paraId="4219B036" w14:textId="77777777" w:rsidR="002D1C7D" w:rsidRPr="0012708E" w:rsidRDefault="002D1C7D" w:rsidP="002247BB">
            <w:pPr>
              <w:spacing w:line="240" w:lineRule="atLeast"/>
              <w:ind w:left="-117" w:right="-108"/>
              <w:jc w:val="center"/>
              <w:rPr>
                <w:rFonts w:cs="Times New Roman"/>
                <w:szCs w:val="22"/>
              </w:rPr>
            </w:pPr>
            <w:r w:rsidRPr="0012708E">
              <w:rPr>
                <w:rFonts w:cs="Times New Roman"/>
                <w:szCs w:val="22"/>
              </w:rPr>
              <w:t xml:space="preserve">At call </w:t>
            </w:r>
          </w:p>
        </w:tc>
        <w:tc>
          <w:tcPr>
            <w:tcW w:w="236" w:type="dxa"/>
          </w:tcPr>
          <w:p w14:paraId="6E89EA38" w14:textId="77777777" w:rsidR="002D1C7D" w:rsidRPr="0012708E" w:rsidRDefault="002D1C7D" w:rsidP="002247BB">
            <w:pPr>
              <w:spacing w:line="240" w:lineRule="atLeast"/>
              <w:ind w:left="-117" w:right="-90"/>
              <w:jc w:val="center"/>
              <w:rPr>
                <w:rFonts w:cs="Times New Roman"/>
                <w:szCs w:val="22"/>
              </w:rPr>
            </w:pPr>
          </w:p>
        </w:tc>
        <w:tc>
          <w:tcPr>
            <w:tcW w:w="1311" w:type="dxa"/>
            <w:vAlign w:val="bottom"/>
          </w:tcPr>
          <w:p w14:paraId="3BEB680C"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1 year</w:t>
            </w:r>
          </w:p>
        </w:tc>
        <w:tc>
          <w:tcPr>
            <w:tcW w:w="236" w:type="dxa"/>
          </w:tcPr>
          <w:p w14:paraId="51035805" w14:textId="77777777" w:rsidR="002D1C7D" w:rsidRPr="0012708E" w:rsidRDefault="002D1C7D" w:rsidP="002247BB">
            <w:pPr>
              <w:spacing w:line="240" w:lineRule="atLeast"/>
              <w:ind w:left="-117" w:right="-90"/>
              <w:jc w:val="center"/>
              <w:rPr>
                <w:rFonts w:cs="Times New Roman"/>
                <w:szCs w:val="22"/>
              </w:rPr>
            </w:pPr>
          </w:p>
        </w:tc>
        <w:tc>
          <w:tcPr>
            <w:tcW w:w="1310" w:type="dxa"/>
            <w:vAlign w:val="bottom"/>
          </w:tcPr>
          <w:p w14:paraId="0854927C"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 5 years</w:t>
            </w:r>
          </w:p>
        </w:tc>
        <w:tc>
          <w:tcPr>
            <w:tcW w:w="248" w:type="dxa"/>
          </w:tcPr>
          <w:p w14:paraId="2F844A48" w14:textId="77777777" w:rsidR="002D1C7D" w:rsidRPr="0012708E" w:rsidRDefault="002D1C7D" w:rsidP="002247BB">
            <w:pPr>
              <w:spacing w:line="240" w:lineRule="atLeast"/>
              <w:ind w:left="-117" w:right="-90"/>
              <w:jc w:val="center"/>
              <w:rPr>
                <w:rFonts w:cs="Times New Roman"/>
                <w:szCs w:val="22"/>
              </w:rPr>
            </w:pPr>
          </w:p>
        </w:tc>
        <w:tc>
          <w:tcPr>
            <w:tcW w:w="1310" w:type="dxa"/>
          </w:tcPr>
          <w:p w14:paraId="01227E95"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5 years</w:t>
            </w:r>
          </w:p>
        </w:tc>
        <w:tc>
          <w:tcPr>
            <w:tcW w:w="257" w:type="dxa"/>
          </w:tcPr>
          <w:p w14:paraId="235EC61D" w14:textId="77777777" w:rsidR="002D1C7D" w:rsidRPr="0012708E" w:rsidRDefault="002D1C7D" w:rsidP="002247BB">
            <w:pPr>
              <w:spacing w:line="240" w:lineRule="atLeast"/>
              <w:ind w:left="-117" w:right="-90"/>
              <w:jc w:val="center"/>
              <w:rPr>
                <w:rFonts w:cs="Times New Roman"/>
                <w:szCs w:val="22"/>
              </w:rPr>
            </w:pPr>
          </w:p>
        </w:tc>
        <w:tc>
          <w:tcPr>
            <w:tcW w:w="1310" w:type="dxa"/>
          </w:tcPr>
          <w:p w14:paraId="05E311EB"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maturity</w:t>
            </w:r>
          </w:p>
        </w:tc>
        <w:tc>
          <w:tcPr>
            <w:tcW w:w="243" w:type="dxa"/>
          </w:tcPr>
          <w:p w14:paraId="73331901" w14:textId="77777777" w:rsidR="002D1C7D" w:rsidRPr="0012708E" w:rsidRDefault="002D1C7D" w:rsidP="002247BB">
            <w:pPr>
              <w:spacing w:line="240" w:lineRule="atLeast"/>
              <w:ind w:left="-117" w:right="-90"/>
              <w:jc w:val="center"/>
              <w:rPr>
                <w:rFonts w:cs="Times New Roman"/>
                <w:szCs w:val="22"/>
              </w:rPr>
            </w:pPr>
          </w:p>
        </w:tc>
        <w:tc>
          <w:tcPr>
            <w:tcW w:w="1301" w:type="dxa"/>
          </w:tcPr>
          <w:p w14:paraId="0A533F81"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Total</w:t>
            </w:r>
          </w:p>
        </w:tc>
      </w:tr>
      <w:tr w:rsidR="002D1C7D" w:rsidRPr="0012708E" w14:paraId="7B819A0C" w14:textId="77777777" w:rsidTr="002C7DEB">
        <w:trPr>
          <w:cantSplit/>
        </w:trPr>
        <w:tc>
          <w:tcPr>
            <w:tcW w:w="4680" w:type="dxa"/>
          </w:tcPr>
          <w:p w14:paraId="47C985EB" w14:textId="77777777" w:rsidR="002D1C7D" w:rsidRPr="0012708E" w:rsidRDefault="002D1C7D" w:rsidP="002247BB">
            <w:pPr>
              <w:spacing w:line="240" w:lineRule="atLeast"/>
              <w:ind w:left="-18" w:right="-270"/>
              <w:rPr>
                <w:rFonts w:cs="Times New Roman"/>
                <w:szCs w:val="22"/>
                <w:cs/>
                <w:lang w:bidi="th-TH"/>
              </w:rPr>
            </w:pPr>
          </w:p>
        </w:tc>
        <w:tc>
          <w:tcPr>
            <w:tcW w:w="9072" w:type="dxa"/>
            <w:gridSpan w:val="11"/>
          </w:tcPr>
          <w:p w14:paraId="19235507" w14:textId="77777777" w:rsidR="002D1C7D" w:rsidRPr="0012708E" w:rsidRDefault="002D1C7D" w:rsidP="002247BB">
            <w:pPr>
              <w:spacing w:line="240" w:lineRule="atLeast"/>
              <w:ind w:left="-18" w:right="-270"/>
              <w:jc w:val="center"/>
              <w:rPr>
                <w:rFonts w:cs="Times New Roman"/>
                <w:i/>
                <w:iCs/>
                <w:szCs w:val="22"/>
                <w:rtl/>
                <w:cs/>
              </w:rPr>
            </w:pPr>
            <w:r w:rsidRPr="0012708E">
              <w:rPr>
                <w:rFonts w:cs="Times New Roman"/>
                <w:i/>
                <w:iCs/>
                <w:szCs w:val="22"/>
              </w:rPr>
              <w:t>(in thousand Baht)</w:t>
            </w:r>
          </w:p>
        </w:tc>
      </w:tr>
      <w:tr w:rsidR="002D1C7D" w:rsidRPr="0012708E" w14:paraId="5E0D49F3" w14:textId="77777777" w:rsidTr="002C7DEB">
        <w:trPr>
          <w:cantSplit/>
        </w:trPr>
        <w:tc>
          <w:tcPr>
            <w:tcW w:w="4680" w:type="dxa"/>
          </w:tcPr>
          <w:p w14:paraId="35FFBA84" w14:textId="77777777" w:rsidR="002D1C7D" w:rsidRPr="0012708E" w:rsidRDefault="002D1C7D" w:rsidP="002247BB">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310" w:type="dxa"/>
            <w:vAlign w:val="bottom"/>
          </w:tcPr>
          <w:p w14:paraId="2EA3330B" w14:textId="77777777" w:rsidR="002D1C7D" w:rsidRPr="00EC65EE" w:rsidRDefault="002D1C7D" w:rsidP="002247BB">
            <w:pPr>
              <w:tabs>
                <w:tab w:val="decimal" w:pos="1050"/>
              </w:tabs>
              <w:spacing w:line="240" w:lineRule="atLeast"/>
              <w:ind w:left="-110" w:right="-150"/>
              <w:rPr>
                <w:rFonts w:cs="Times New Roman"/>
                <w:sz w:val="20"/>
                <w:cs/>
                <w:lang w:bidi="th-TH"/>
              </w:rPr>
            </w:pPr>
          </w:p>
        </w:tc>
        <w:tc>
          <w:tcPr>
            <w:tcW w:w="236" w:type="dxa"/>
          </w:tcPr>
          <w:p w14:paraId="45EA05B6" w14:textId="77777777" w:rsidR="002D1C7D" w:rsidRPr="00EC65EE" w:rsidRDefault="002D1C7D" w:rsidP="002247BB">
            <w:pPr>
              <w:tabs>
                <w:tab w:val="decimal" w:pos="1050"/>
              </w:tabs>
              <w:spacing w:line="240" w:lineRule="atLeast"/>
              <w:ind w:left="-110" w:right="-150"/>
              <w:rPr>
                <w:rFonts w:cs="Times New Roman"/>
                <w:sz w:val="20"/>
                <w:cs/>
                <w:lang w:bidi="th-TH"/>
              </w:rPr>
            </w:pPr>
          </w:p>
        </w:tc>
        <w:tc>
          <w:tcPr>
            <w:tcW w:w="1311" w:type="dxa"/>
            <w:vAlign w:val="bottom"/>
          </w:tcPr>
          <w:p w14:paraId="3DE9F35B" w14:textId="77777777" w:rsidR="002D1C7D" w:rsidRPr="00EC65EE" w:rsidRDefault="002D1C7D" w:rsidP="002247BB">
            <w:pPr>
              <w:tabs>
                <w:tab w:val="decimal" w:pos="1050"/>
              </w:tabs>
              <w:spacing w:line="240" w:lineRule="atLeast"/>
              <w:ind w:left="-110" w:right="-150"/>
              <w:rPr>
                <w:rFonts w:cs="Times New Roman"/>
                <w:sz w:val="20"/>
                <w:cs/>
                <w:lang w:bidi="th-TH"/>
              </w:rPr>
            </w:pPr>
          </w:p>
        </w:tc>
        <w:tc>
          <w:tcPr>
            <w:tcW w:w="236" w:type="dxa"/>
          </w:tcPr>
          <w:p w14:paraId="5329B489"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10" w:type="dxa"/>
            <w:vAlign w:val="bottom"/>
          </w:tcPr>
          <w:p w14:paraId="01FFDABE"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248" w:type="dxa"/>
          </w:tcPr>
          <w:p w14:paraId="4F775EE0"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10" w:type="dxa"/>
          </w:tcPr>
          <w:p w14:paraId="317F8587"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257" w:type="dxa"/>
          </w:tcPr>
          <w:p w14:paraId="043267D6"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10" w:type="dxa"/>
            <w:vAlign w:val="bottom"/>
          </w:tcPr>
          <w:p w14:paraId="1CC61D6A"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243" w:type="dxa"/>
          </w:tcPr>
          <w:p w14:paraId="77632679"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01" w:type="dxa"/>
            <w:vAlign w:val="bottom"/>
          </w:tcPr>
          <w:p w14:paraId="31C7EE4A" w14:textId="77777777" w:rsidR="002D1C7D" w:rsidRPr="00EC65EE" w:rsidRDefault="002D1C7D" w:rsidP="002247BB">
            <w:pPr>
              <w:tabs>
                <w:tab w:val="decimal" w:pos="1050"/>
              </w:tabs>
              <w:spacing w:line="240" w:lineRule="atLeast"/>
              <w:ind w:left="-110" w:right="-270"/>
              <w:rPr>
                <w:rFonts w:cs="Times New Roman"/>
                <w:sz w:val="20"/>
                <w:cs/>
                <w:lang w:bidi="th-TH"/>
              </w:rPr>
            </w:pPr>
          </w:p>
        </w:tc>
      </w:tr>
      <w:tr w:rsidR="00431C03" w:rsidRPr="00F8039F" w14:paraId="576CE067" w14:textId="77777777" w:rsidTr="002C7DEB">
        <w:trPr>
          <w:cantSplit/>
        </w:trPr>
        <w:tc>
          <w:tcPr>
            <w:tcW w:w="4680" w:type="dxa"/>
            <w:vAlign w:val="bottom"/>
          </w:tcPr>
          <w:p w14:paraId="3EDACA8A" w14:textId="77777777" w:rsidR="00431C03" w:rsidRPr="0012708E" w:rsidRDefault="00431C03" w:rsidP="00431C03">
            <w:pPr>
              <w:spacing w:line="240" w:lineRule="atLeast"/>
              <w:ind w:left="-18" w:right="-270"/>
              <w:rPr>
                <w:rFonts w:cs="Times New Roman"/>
                <w:szCs w:val="22"/>
                <w:cs/>
                <w:lang w:bidi="th-TH"/>
              </w:rPr>
            </w:pPr>
            <w:r w:rsidRPr="0012708E">
              <w:rPr>
                <w:rFonts w:cs="Times New Roman"/>
                <w:szCs w:val="22"/>
                <w:lang w:bidi="th-TH"/>
              </w:rPr>
              <w:t xml:space="preserve">Cash </w:t>
            </w:r>
          </w:p>
        </w:tc>
        <w:tc>
          <w:tcPr>
            <w:tcW w:w="1310" w:type="dxa"/>
            <w:vAlign w:val="bottom"/>
          </w:tcPr>
          <w:p w14:paraId="6A98F31C" w14:textId="790144AC" w:rsidR="00431C03" w:rsidRPr="00C36A5E" w:rsidRDefault="00B619E0" w:rsidP="00431C03">
            <w:pPr>
              <w:tabs>
                <w:tab w:val="decimal" w:pos="1042"/>
              </w:tabs>
              <w:spacing w:line="240" w:lineRule="atLeast"/>
              <w:ind w:right="-150"/>
              <w:rPr>
                <w:rFonts w:cs="Times New Roman"/>
                <w:szCs w:val="22"/>
                <w:cs/>
                <w:lang w:bidi="th-TH"/>
              </w:rPr>
            </w:pPr>
            <w:r w:rsidRPr="00AA6956">
              <w:rPr>
                <w:rFonts w:cs="Times New Roman"/>
                <w:szCs w:val="22"/>
                <w:cs/>
                <w:lang w:bidi="th-TH"/>
              </w:rPr>
              <w:t>-</w:t>
            </w:r>
          </w:p>
        </w:tc>
        <w:tc>
          <w:tcPr>
            <w:tcW w:w="236" w:type="dxa"/>
          </w:tcPr>
          <w:p w14:paraId="08B3775B" w14:textId="77777777" w:rsidR="00431C03" w:rsidRPr="00C36A5E" w:rsidRDefault="00431C03" w:rsidP="00431C03">
            <w:pPr>
              <w:tabs>
                <w:tab w:val="decimal" w:pos="1042"/>
              </w:tabs>
              <w:spacing w:line="240" w:lineRule="atLeast"/>
              <w:ind w:right="-150"/>
              <w:rPr>
                <w:rFonts w:cs="Times New Roman"/>
                <w:szCs w:val="22"/>
              </w:rPr>
            </w:pPr>
          </w:p>
        </w:tc>
        <w:tc>
          <w:tcPr>
            <w:tcW w:w="1311" w:type="dxa"/>
            <w:vAlign w:val="bottom"/>
          </w:tcPr>
          <w:p w14:paraId="67F68D09" w14:textId="746112A6"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w:t>
            </w:r>
          </w:p>
        </w:tc>
        <w:tc>
          <w:tcPr>
            <w:tcW w:w="236" w:type="dxa"/>
          </w:tcPr>
          <w:p w14:paraId="788D8E33" w14:textId="77777777" w:rsidR="00431C03" w:rsidRPr="00C36A5E" w:rsidRDefault="00431C03" w:rsidP="00431C03">
            <w:pPr>
              <w:tabs>
                <w:tab w:val="decimal" w:pos="1042"/>
              </w:tabs>
              <w:spacing w:line="240" w:lineRule="atLeast"/>
              <w:ind w:right="-150"/>
              <w:rPr>
                <w:rFonts w:cs="Times New Roman"/>
                <w:szCs w:val="22"/>
              </w:rPr>
            </w:pPr>
          </w:p>
        </w:tc>
        <w:tc>
          <w:tcPr>
            <w:tcW w:w="1310" w:type="dxa"/>
            <w:vAlign w:val="bottom"/>
          </w:tcPr>
          <w:p w14:paraId="69952500" w14:textId="3E7DBDAD"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w:t>
            </w:r>
          </w:p>
        </w:tc>
        <w:tc>
          <w:tcPr>
            <w:tcW w:w="248" w:type="dxa"/>
          </w:tcPr>
          <w:p w14:paraId="19B94F30" w14:textId="77777777" w:rsidR="00431C03" w:rsidRPr="00C36A5E" w:rsidRDefault="00431C03" w:rsidP="00431C03">
            <w:pPr>
              <w:tabs>
                <w:tab w:val="decimal" w:pos="1042"/>
              </w:tabs>
              <w:spacing w:line="240" w:lineRule="atLeast"/>
              <w:ind w:right="-150"/>
              <w:rPr>
                <w:rFonts w:cs="Times New Roman"/>
                <w:szCs w:val="22"/>
              </w:rPr>
            </w:pPr>
          </w:p>
        </w:tc>
        <w:tc>
          <w:tcPr>
            <w:tcW w:w="1310" w:type="dxa"/>
            <w:vAlign w:val="bottom"/>
          </w:tcPr>
          <w:p w14:paraId="751FA446" w14:textId="6171C23B"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w:t>
            </w:r>
          </w:p>
        </w:tc>
        <w:tc>
          <w:tcPr>
            <w:tcW w:w="257" w:type="dxa"/>
          </w:tcPr>
          <w:p w14:paraId="59EE0857" w14:textId="77777777" w:rsidR="00431C03" w:rsidRPr="00C36A5E" w:rsidRDefault="00431C03" w:rsidP="00431C03">
            <w:pPr>
              <w:tabs>
                <w:tab w:val="decimal" w:pos="1042"/>
              </w:tabs>
              <w:spacing w:line="240" w:lineRule="atLeast"/>
              <w:ind w:right="-150"/>
              <w:rPr>
                <w:rFonts w:cs="Times New Roman"/>
                <w:szCs w:val="22"/>
              </w:rPr>
            </w:pPr>
          </w:p>
        </w:tc>
        <w:tc>
          <w:tcPr>
            <w:tcW w:w="1310" w:type="dxa"/>
            <w:vAlign w:val="bottom"/>
          </w:tcPr>
          <w:p w14:paraId="1BC2D5A3" w14:textId="62E97376"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440,616</w:t>
            </w:r>
          </w:p>
        </w:tc>
        <w:tc>
          <w:tcPr>
            <w:tcW w:w="243" w:type="dxa"/>
          </w:tcPr>
          <w:p w14:paraId="1C8A9480" w14:textId="77777777" w:rsidR="00431C03" w:rsidRPr="00C36A5E" w:rsidRDefault="00431C03" w:rsidP="00431C03">
            <w:pPr>
              <w:tabs>
                <w:tab w:val="decimal" w:pos="1042"/>
              </w:tabs>
              <w:spacing w:line="240" w:lineRule="atLeast"/>
              <w:ind w:right="-150"/>
              <w:rPr>
                <w:rFonts w:cs="Times New Roman"/>
                <w:szCs w:val="22"/>
              </w:rPr>
            </w:pPr>
          </w:p>
        </w:tc>
        <w:tc>
          <w:tcPr>
            <w:tcW w:w="1301" w:type="dxa"/>
          </w:tcPr>
          <w:p w14:paraId="0B6FB484" w14:textId="65E646B9"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440,616</w:t>
            </w:r>
          </w:p>
        </w:tc>
      </w:tr>
      <w:tr w:rsidR="00431C03" w:rsidRPr="00F8039F" w14:paraId="727A3924" w14:textId="77777777">
        <w:trPr>
          <w:cantSplit/>
        </w:trPr>
        <w:tc>
          <w:tcPr>
            <w:tcW w:w="4680" w:type="dxa"/>
            <w:vAlign w:val="bottom"/>
          </w:tcPr>
          <w:p w14:paraId="06E9AEF5" w14:textId="77777777" w:rsidR="00431C03" w:rsidRPr="0012708E" w:rsidRDefault="00431C03" w:rsidP="00431C03">
            <w:pPr>
              <w:spacing w:line="240" w:lineRule="atLeast"/>
              <w:ind w:left="-18" w:right="-270"/>
              <w:rPr>
                <w:rFonts w:cs="Times New Roman"/>
                <w:szCs w:val="22"/>
                <w:lang w:bidi="th-TH"/>
              </w:rPr>
            </w:pPr>
            <w:r w:rsidRPr="0012708E">
              <w:rPr>
                <w:rFonts w:cs="Times New Roman"/>
                <w:szCs w:val="22"/>
                <w:lang w:bidi="th-TH"/>
              </w:rPr>
              <w:t>Interbank and money market items, net</w:t>
            </w:r>
          </w:p>
        </w:tc>
        <w:tc>
          <w:tcPr>
            <w:tcW w:w="1310" w:type="dxa"/>
          </w:tcPr>
          <w:p w14:paraId="4DE990D2" w14:textId="28EEDAF5"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lang w:bidi="th-TH"/>
              </w:rPr>
              <w:t>2,188,547</w:t>
            </w:r>
          </w:p>
        </w:tc>
        <w:tc>
          <w:tcPr>
            <w:tcW w:w="236" w:type="dxa"/>
          </w:tcPr>
          <w:p w14:paraId="14659B63" w14:textId="77777777" w:rsidR="00431C03" w:rsidRPr="00C36A5E" w:rsidRDefault="00431C03" w:rsidP="00431C03">
            <w:pPr>
              <w:tabs>
                <w:tab w:val="decimal" w:pos="1042"/>
              </w:tabs>
              <w:spacing w:line="240" w:lineRule="atLeast"/>
              <w:ind w:right="-150"/>
              <w:rPr>
                <w:rFonts w:cs="Times New Roman"/>
                <w:szCs w:val="22"/>
              </w:rPr>
            </w:pPr>
          </w:p>
        </w:tc>
        <w:tc>
          <w:tcPr>
            <w:tcW w:w="1311" w:type="dxa"/>
          </w:tcPr>
          <w:p w14:paraId="1906E94D" w14:textId="5A498AA8"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13,402,796</w:t>
            </w:r>
          </w:p>
        </w:tc>
        <w:tc>
          <w:tcPr>
            <w:tcW w:w="236" w:type="dxa"/>
          </w:tcPr>
          <w:p w14:paraId="3930FBA0" w14:textId="77777777" w:rsidR="00431C03" w:rsidRPr="00C36A5E" w:rsidRDefault="00431C03" w:rsidP="00431C03">
            <w:pPr>
              <w:tabs>
                <w:tab w:val="decimal" w:pos="1042"/>
              </w:tabs>
              <w:spacing w:line="240" w:lineRule="atLeast"/>
              <w:ind w:right="-150"/>
              <w:rPr>
                <w:rFonts w:cs="Times New Roman"/>
                <w:szCs w:val="22"/>
              </w:rPr>
            </w:pPr>
          </w:p>
        </w:tc>
        <w:tc>
          <w:tcPr>
            <w:tcW w:w="1310" w:type="dxa"/>
            <w:vAlign w:val="bottom"/>
          </w:tcPr>
          <w:p w14:paraId="2731FBFF" w14:textId="5B2EA8BE"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w:t>
            </w:r>
          </w:p>
        </w:tc>
        <w:tc>
          <w:tcPr>
            <w:tcW w:w="248" w:type="dxa"/>
          </w:tcPr>
          <w:p w14:paraId="439D3B6E" w14:textId="77777777" w:rsidR="00431C03" w:rsidRPr="00C36A5E" w:rsidRDefault="00431C03" w:rsidP="00431C03">
            <w:pPr>
              <w:tabs>
                <w:tab w:val="decimal" w:pos="1042"/>
              </w:tabs>
              <w:spacing w:line="240" w:lineRule="atLeast"/>
              <w:ind w:right="-150"/>
              <w:rPr>
                <w:rFonts w:cs="Times New Roman"/>
                <w:szCs w:val="22"/>
              </w:rPr>
            </w:pPr>
          </w:p>
        </w:tc>
        <w:tc>
          <w:tcPr>
            <w:tcW w:w="1310" w:type="dxa"/>
            <w:vAlign w:val="bottom"/>
          </w:tcPr>
          <w:p w14:paraId="01FDC3FB" w14:textId="5DF4BAD6"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w:t>
            </w:r>
          </w:p>
        </w:tc>
        <w:tc>
          <w:tcPr>
            <w:tcW w:w="257" w:type="dxa"/>
          </w:tcPr>
          <w:p w14:paraId="7F541F90" w14:textId="77777777" w:rsidR="00431C03" w:rsidRPr="00C36A5E" w:rsidRDefault="00431C03" w:rsidP="00431C03">
            <w:pPr>
              <w:tabs>
                <w:tab w:val="decimal" w:pos="1042"/>
              </w:tabs>
              <w:spacing w:line="240" w:lineRule="atLeast"/>
              <w:ind w:right="-150"/>
              <w:rPr>
                <w:rFonts w:cs="Times New Roman"/>
                <w:szCs w:val="22"/>
              </w:rPr>
            </w:pPr>
          </w:p>
        </w:tc>
        <w:tc>
          <w:tcPr>
            <w:tcW w:w="1310" w:type="dxa"/>
          </w:tcPr>
          <w:p w14:paraId="594BDE09" w14:textId="5997D203"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w:t>
            </w:r>
          </w:p>
        </w:tc>
        <w:tc>
          <w:tcPr>
            <w:tcW w:w="243" w:type="dxa"/>
          </w:tcPr>
          <w:p w14:paraId="4E91E073" w14:textId="77777777" w:rsidR="00431C03" w:rsidRPr="00C36A5E" w:rsidRDefault="00431C03" w:rsidP="00431C03">
            <w:pPr>
              <w:tabs>
                <w:tab w:val="decimal" w:pos="1042"/>
              </w:tabs>
              <w:spacing w:line="240" w:lineRule="atLeast"/>
              <w:ind w:right="-150"/>
              <w:rPr>
                <w:rFonts w:cs="Times New Roman"/>
                <w:szCs w:val="22"/>
              </w:rPr>
            </w:pPr>
          </w:p>
        </w:tc>
        <w:tc>
          <w:tcPr>
            <w:tcW w:w="1301" w:type="dxa"/>
          </w:tcPr>
          <w:p w14:paraId="4D5C8C2B" w14:textId="4F7F73C1"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lang w:bidi="th-TH"/>
              </w:rPr>
              <w:t>15,591,343</w:t>
            </w:r>
          </w:p>
        </w:tc>
      </w:tr>
      <w:tr w:rsidR="005163A5" w:rsidRPr="00F8039F" w14:paraId="55854E78" w14:textId="77777777">
        <w:trPr>
          <w:cantSplit/>
        </w:trPr>
        <w:tc>
          <w:tcPr>
            <w:tcW w:w="4680" w:type="dxa"/>
            <w:vAlign w:val="bottom"/>
          </w:tcPr>
          <w:p w14:paraId="02B3916D" w14:textId="3A484AFF" w:rsidR="005163A5" w:rsidRPr="0012708E" w:rsidRDefault="005163A5" w:rsidP="005163A5">
            <w:pPr>
              <w:spacing w:line="240" w:lineRule="atLeast"/>
              <w:ind w:right="-270"/>
              <w:rPr>
                <w:rFonts w:cs="Times New Roman"/>
                <w:szCs w:val="22"/>
                <w:lang w:bidi="th-TH"/>
              </w:rPr>
            </w:pPr>
            <w:r w:rsidRPr="00EA52DF">
              <w:rPr>
                <w:rFonts w:cs="Times New Roman"/>
                <w:szCs w:val="22"/>
                <w:lang w:bidi="th-TH"/>
              </w:rPr>
              <w:t>Financial assets measured at FVTPL</w:t>
            </w:r>
          </w:p>
        </w:tc>
        <w:tc>
          <w:tcPr>
            <w:tcW w:w="1310" w:type="dxa"/>
          </w:tcPr>
          <w:p w14:paraId="3DDEC732" w14:textId="69A66049" w:rsidR="005163A5" w:rsidRPr="00C36A5E" w:rsidRDefault="00B619E0" w:rsidP="005163A5">
            <w:pPr>
              <w:tabs>
                <w:tab w:val="decimal" w:pos="1042"/>
              </w:tabs>
              <w:spacing w:line="240" w:lineRule="atLeast"/>
              <w:ind w:right="-150"/>
              <w:rPr>
                <w:rFonts w:cs="Times New Roman"/>
                <w:szCs w:val="22"/>
              </w:rPr>
            </w:pPr>
            <w:r w:rsidRPr="00C36A5E">
              <w:rPr>
                <w:rFonts w:cs="Times New Roman"/>
                <w:szCs w:val="22"/>
              </w:rPr>
              <w:t>-</w:t>
            </w:r>
          </w:p>
        </w:tc>
        <w:tc>
          <w:tcPr>
            <w:tcW w:w="236" w:type="dxa"/>
          </w:tcPr>
          <w:p w14:paraId="268C9B07" w14:textId="77777777" w:rsidR="005163A5" w:rsidRPr="00C36A5E" w:rsidRDefault="005163A5" w:rsidP="005163A5">
            <w:pPr>
              <w:tabs>
                <w:tab w:val="decimal" w:pos="1042"/>
              </w:tabs>
              <w:spacing w:line="240" w:lineRule="atLeast"/>
              <w:ind w:right="-150"/>
              <w:rPr>
                <w:rFonts w:cs="Times New Roman"/>
                <w:szCs w:val="22"/>
                <w:rtl/>
                <w:cs/>
              </w:rPr>
            </w:pPr>
          </w:p>
        </w:tc>
        <w:tc>
          <w:tcPr>
            <w:tcW w:w="1311" w:type="dxa"/>
            <w:vAlign w:val="bottom"/>
          </w:tcPr>
          <w:p w14:paraId="7B2423C5" w14:textId="46E21A04" w:rsidR="005163A5" w:rsidRPr="00C36A5E" w:rsidRDefault="00B619E0" w:rsidP="005163A5">
            <w:pPr>
              <w:tabs>
                <w:tab w:val="decimal" w:pos="1042"/>
              </w:tabs>
              <w:spacing w:line="240" w:lineRule="atLeast"/>
              <w:ind w:right="-150"/>
              <w:rPr>
                <w:rFonts w:cs="Times New Roman"/>
                <w:szCs w:val="22"/>
              </w:rPr>
            </w:pPr>
            <w:r w:rsidRPr="00C36A5E">
              <w:rPr>
                <w:rFonts w:cs="Times New Roman"/>
                <w:szCs w:val="22"/>
              </w:rPr>
              <w:t>-</w:t>
            </w:r>
          </w:p>
        </w:tc>
        <w:tc>
          <w:tcPr>
            <w:tcW w:w="236" w:type="dxa"/>
          </w:tcPr>
          <w:p w14:paraId="347D40AB" w14:textId="77777777" w:rsidR="005163A5" w:rsidRPr="00C36A5E" w:rsidRDefault="005163A5" w:rsidP="005163A5">
            <w:pPr>
              <w:tabs>
                <w:tab w:val="decimal" w:pos="1042"/>
              </w:tabs>
              <w:spacing w:line="240" w:lineRule="atLeast"/>
              <w:ind w:right="-150"/>
              <w:rPr>
                <w:rFonts w:cs="Times New Roman"/>
                <w:szCs w:val="22"/>
                <w:rtl/>
                <w:cs/>
              </w:rPr>
            </w:pPr>
          </w:p>
        </w:tc>
        <w:tc>
          <w:tcPr>
            <w:tcW w:w="1310" w:type="dxa"/>
            <w:vAlign w:val="bottom"/>
          </w:tcPr>
          <w:p w14:paraId="44269C97" w14:textId="0E12C6C1" w:rsidR="005163A5" w:rsidRPr="00C36A5E" w:rsidRDefault="00B619E0" w:rsidP="005163A5">
            <w:pPr>
              <w:tabs>
                <w:tab w:val="decimal" w:pos="1042"/>
              </w:tabs>
              <w:spacing w:line="240" w:lineRule="atLeast"/>
              <w:ind w:right="-150"/>
              <w:rPr>
                <w:rFonts w:cs="Times New Roman"/>
                <w:szCs w:val="22"/>
              </w:rPr>
            </w:pPr>
            <w:r w:rsidRPr="00C36A5E">
              <w:rPr>
                <w:rFonts w:cs="Times New Roman"/>
                <w:szCs w:val="22"/>
              </w:rPr>
              <w:t>-</w:t>
            </w:r>
          </w:p>
        </w:tc>
        <w:tc>
          <w:tcPr>
            <w:tcW w:w="248" w:type="dxa"/>
          </w:tcPr>
          <w:p w14:paraId="185216BD" w14:textId="77777777" w:rsidR="005163A5" w:rsidRPr="00C36A5E" w:rsidRDefault="005163A5" w:rsidP="005163A5">
            <w:pPr>
              <w:tabs>
                <w:tab w:val="decimal" w:pos="1042"/>
              </w:tabs>
              <w:spacing w:line="240" w:lineRule="atLeast"/>
              <w:ind w:right="-150"/>
              <w:rPr>
                <w:rFonts w:cs="Times New Roman"/>
                <w:szCs w:val="22"/>
                <w:rtl/>
                <w:cs/>
              </w:rPr>
            </w:pPr>
          </w:p>
        </w:tc>
        <w:tc>
          <w:tcPr>
            <w:tcW w:w="1310" w:type="dxa"/>
            <w:vAlign w:val="bottom"/>
          </w:tcPr>
          <w:p w14:paraId="203F07E2" w14:textId="6E640BDC" w:rsidR="005163A5" w:rsidRPr="00C36A5E" w:rsidRDefault="00B619E0" w:rsidP="005163A5">
            <w:pPr>
              <w:tabs>
                <w:tab w:val="decimal" w:pos="1042"/>
              </w:tabs>
              <w:spacing w:line="240" w:lineRule="atLeast"/>
              <w:ind w:right="-150"/>
              <w:rPr>
                <w:rFonts w:cs="Times New Roman"/>
                <w:szCs w:val="22"/>
              </w:rPr>
            </w:pPr>
            <w:r w:rsidRPr="00C36A5E">
              <w:rPr>
                <w:rFonts w:cs="Times New Roman"/>
                <w:szCs w:val="22"/>
              </w:rPr>
              <w:t>-</w:t>
            </w:r>
          </w:p>
        </w:tc>
        <w:tc>
          <w:tcPr>
            <w:tcW w:w="257" w:type="dxa"/>
          </w:tcPr>
          <w:p w14:paraId="2D1E3DEC" w14:textId="77777777" w:rsidR="005163A5" w:rsidRPr="00C36A5E" w:rsidRDefault="005163A5" w:rsidP="005163A5">
            <w:pPr>
              <w:tabs>
                <w:tab w:val="decimal" w:pos="1042"/>
              </w:tabs>
              <w:spacing w:line="240" w:lineRule="atLeast"/>
              <w:ind w:right="-150"/>
              <w:rPr>
                <w:rFonts w:cs="Times New Roman"/>
                <w:szCs w:val="22"/>
              </w:rPr>
            </w:pPr>
          </w:p>
        </w:tc>
        <w:tc>
          <w:tcPr>
            <w:tcW w:w="1310" w:type="dxa"/>
            <w:vAlign w:val="bottom"/>
          </w:tcPr>
          <w:p w14:paraId="7C3A51E2" w14:textId="57278EE3" w:rsidR="005163A5" w:rsidRPr="00C36A5E" w:rsidRDefault="00B619E0" w:rsidP="005163A5">
            <w:pPr>
              <w:tabs>
                <w:tab w:val="decimal" w:pos="1042"/>
              </w:tabs>
              <w:spacing w:line="240" w:lineRule="atLeast"/>
              <w:ind w:right="-150"/>
              <w:rPr>
                <w:rFonts w:cs="Times New Roman"/>
                <w:szCs w:val="22"/>
              </w:rPr>
            </w:pPr>
            <w:r w:rsidRPr="00C36A5E">
              <w:rPr>
                <w:rFonts w:cs="Times New Roman"/>
                <w:szCs w:val="22"/>
              </w:rPr>
              <w:t>20,457</w:t>
            </w:r>
          </w:p>
        </w:tc>
        <w:tc>
          <w:tcPr>
            <w:tcW w:w="243" w:type="dxa"/>
          </w:tcPr>
          <w:p w14:paraId="6464526C" w14:textId="77777777" w:rsidR="005163A5" w:rsidRPr="00C36A5E" w:rsidRDefault="005163A5" w:rsidP="005163A5">
            <w:pPr>
              <w:tabs>
                <w:tab w:val="decimal" w:pos="1042"/>
              </w:tabs>
              <w:spacing w:line="240" w:lineRule="atLeast"/>
              <w:ind w:right="-150"/>
              <w:rPr>
                <w:rFonts w:cs="Times New Roman"/>
                <w:szCs w:val="22"/>
              </w:rPr>
            </w:pPr>
          </w:p>
        </w:tc>
        <w:tc>
          <w:tcPr>
            <w:tcW w:w="1301" w:type="dxa"/>
          </w:tcPr>
          <w:p w14:paraId="77BAD4DE" w14:textId="554CC8EE" w:rsidR="005163A5" w:rsidRPr="00AA6956" w:rsidRDefault="00B619E0" w:rsidP="005163A5">
            <w:pPr>
              <w:tabs>
                <w:tab w:val="decimal" w:pos="1042"/>
              </w:tabs>
              <w:spacing w:line="240" w:lineRule="atLeast"/>
              <w:ind w:right="-150"/>
              <w:rPr>
                <w:rFonts w:cs="Times New Roman"/>
                <w:szCs w:val="22"/>
                <w:lang w:bidi="th-TH"/>
              </w:rPr>
            </w:pPr>
            <w:r w:rsidRPr="00AA6956">
              <w:rPr>
                <w:rFonts w:cs="Times New Roman"/>
                <w:szCs w:val="22"/>
                <w:lang w:bidi="th-TH"/>
              </w:rPr>
              <w:t>20,457</w:t>
            </w:r>
          </w:p>
        </w:tc>
      </w:tr>
      <w:tr w:rsidR="00431C03" w:rsidRPr="00F8039F" w14:paraId="078D4B42" w14:textId="77777777" w:rsidTr="002C7DEB">
        <w:trPr>
          <w:cantSplit/>
        </w:trPr>
        <w:tc>
          <w:tcPr>
            <w:tcW w:w="4680" w:type="dxa"/>
            <w:vAlign w:val="bottom"/>
          </w:tcPr>
          <w:p w14:paraId="55EF0D04" w14:textId="77777777" w:rsidR="00431C03" w:rsidRPr="0012708E" w:rsidRDefault="00431C03" w:rsidP="00431C03">
            <w:pPr>
              <w:spacing w:line="240" w:lineRule="atLeast"/>
              <w:ind w:left="-18"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310" w:type="dxa"/>
          </w:tcPr>
          <w:p w14:paraId="4ED344DE" w14:textId="03E44092"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w:t>
            </w:r>
          </w:p>
        </w:tc>
        <w:tc>
          <w:tcPr>
            <w:tcW w:w="236" w:type="dxa"/>
          </w:tcPr>
          <w:p w14:paraId="1A05E080" w14:textId="77777777" w:rsidR="00431C03" w:rsidRPr="00C36A5E" w:rsidRDefault="00431C03" w:rsidP="00431C03">
            <w:pPr>
              <w:tabs>
                <w:tab w:val="decimal" w:pos="1042"/>
              </w:tabs>
              <w:spacing w:line="240" w:lineRule="atLeast"/>
              <w:ind w:right="-150"/>
              <w:rPr>
                <w:rFonts w:cs="Times New Roman"/>
                <w:szCs w:val="22"/>
                <w:rtl/>
                <w:cs/>
              </w:rPr>
            </w:pPr>
          </w:p>
        </w:tc>
        <w:tc>
          <w:tcPr>
            <w:tcW w:w="1311" w:type="dxa"/>
          </w:tcPr>
          <w:p w14:paraId="6E825EE5" w14:textId="38DA9971"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2,518,265</w:t>
            </w:r>
          </w:p>
        </w:tc>
        <w:tc>
          <w:tcPr>
            <w:tcW w:w="236" w:type="dxa"/>
          </w:tcPr>
          <w:p w14:paraId="1A7F7393" w14:textId="77777777" w:rsidR="00431C03" w:rsidRPr="00C36A5E" w:rsidRDefault="00431C03" w:rsidP="00431C03">
            <w:pPr>
              <w:tabs>
                <w:tab w:val="decimal" w:pos="1042"/>
              </w:tabs>
              <w:spacing w:line="240" w:lineRule="atLeast"/>
              <w:ind w:right="-150"/>
              <w:rPr>
                <w:rFonts w:cs="Times New Roman"/>
                <w:szCs w:val="22"/>
                <w:rtl/>
                <w:cs/>
              </w:rPr>
            </w:pPr>
          </w:p>
        </w:tc>
        <w:tc>
          <w:tcPr>
            <w:tcW w:w="1310" w:type="dxa"/>
          </w:tcPr>
          <w:p w14:paraId="268195F6" w14:textId="3FD57BB1"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231,732</w:t>
            </w:r>
          </w:p>
        </w:tc>
        <w:tc>
          <w:tcPr>
            <w:tcW w:w="248" w:type="dxa"/>
          </w:tcPr>
          <w:p w14:paraId="5462C3C0" w14:textId="77777777" w:rsidR="00431C03" w:rsidRPr="00C36A5E" w:rsidRDefault="00431C03" w:rsidP="00431C03">
            <w:pPr>
              <w:tabs>
                <w:tab w:val="decimal" w:pos="1042"/>
              </w:tabs>
              <w:spacing w:line="240" w:lineRule="atLeast"/>
              <w:ind w:right="-150"/>
              <w:rPr>
                <w:rFonts w:cs="Times New Roman"/>
                <w:szCs w:val="22"/>
                <w:rtl/>
                <w:cs/>
              </w:rPr>
            </w:pPr>
          </w:p>
        </w:tc>
        <w:tc>
          <w:tcPr>
            <w:tcW w:w="1310" w:type="dxa"/>
          </w:tcPr>
          <w:p w14:paraId="6BFC7E3B" w14:textId="4545E842"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w:t>
            </w:r>
          </w:p>
        </w:tc>
        <w:tc>
          <w:tcPr>
            <w:tcW w:w="257" w:type="dxa"/>
          </w:tcPr>
          <w:p w14:paraId="50838356" w14:textId="77777777" w:rsidR="00431C03" w:rsidRPr="00C36A5E" w:rsidRDefault="00431C03" w:rsidP="00431C03">
            <w:pPr>
              <w:tabs>
                <w:tab w:val="decimal" w:pos="1042"/>
              </w:tabs>
              <w:spacing w:line="240" w:lineRule="atLeast"/>
              <w:ind w:right="-150"/>
              <w:rPr>
                <w:rFonts w:cs="Times New Roman"/>
                <w:szCs w:val="22"/>
              </w:rPr>
            </w:pPr>
          </w:p>
        </w:tc>
        <w:tc>
          <w:tcPr>
            <w:tcW w:w="1310" w:type="dxa"/>
          </w:tcPr>
          <w:p w14:paraId="60525547" w14:textId="2C46B5D1"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lang w:bidi="th-TH"/>
              </w:rPr>
              <w:t>2,483</w:t>
            </w:r>
          </w:p>
        </w:tc>
        <w:tc>
          <w:tcPr>
            <w:tcW w:w="243" w:type="dxa"/>
          </w:tcPr>
          <w:p w14:paraId="519E793B" w14:textId="77777777" w:rsidR="00431C03" w:rsidRPr="00C36A5E" w:rsidRDefault="00431C03" w:rsidP="00431C03">
            <w:pPr>
              <w:tabs>
                <w:tab w:val="decimal" w:pos="1042"/>
              </w:tabs>
              <w:spacing w:line="240" w:lineRule="atLeast"/>
              <w:ind w:right="-150"/>
              <w:rPr>
                <w:rFonts w:cs="Times New Roman"/>
                <w:szCs w:val="22"/>
              </w:rPr>
            </w:pPr>
          </w:p>
        </w:tc>
        <w:tc>
          <w:tcPr>
            <w:tcW w:w="1301" w:type="dxa"/>
          </w:tcPr>
          <w:p w14:paraId="479DB09D" w14:textId="407311DF"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lang w:bidi="th-TH"/>
              </w:rPr>
              <w:t>2,752,480</w:t>
            </w:r>
          </w:p>
        </w:tc>
      </w:tr>
      <w:tr w:rsidR="00431C03" w:rsidRPr="00F8039F" w14:paraId="78C75DEB" w14:textId="77777777" w:rsidTr="002C7DEB">
        <w:trPr>
          <w:cantSplit/>
        </w:trPr>
        <w:tc>
          <w:tcPr>
            <w:tcW w:w="4680" w:type="dxa"/>
          </w:tcPr>
          <w:p w14:paraId="528CDCBF" w14:textId="43C14C07" w:rsidR="00431C03" w:rsidRPr="0012708E" w:rsidRDefault="00431C03" w:rsidP="00431C03">
            <w:pPr>
              <w:spacing w:line="240" w:lineRule="atLeast"/>
              <w:ind w:left="-18" w:right="-270"/>
              <w:rPr>
                <w:rFonts w:cs="Times New Roman"/>
                <w:szCs w:val="22"/>
                <w:cs/>
                <w:lang w:bidi="th-TH"/>
              </w:rPr>
            </w:pPr>
            <w:r w:rsidRPr="0012708E">
              <w:rPr>
                <w:rFonts w:cs="Times New Roman"/>
                <w:szCs w:val="22"/>
                <w:lang w:bidi="th-TH"/>
              </w:rPr>
              <w:t>Loans to customers</w:t>
            </w:r>
            <w:r w:rsidRPr="0012708E">
              <w:rPr>
                <w:rFonts w:cs="Times New Roman"/>
                <w:szCs w:val="22"/>
              </w:rPr>
              <w:t xml:space="preserve"> </w:t>
            </w:r>
            <w:r w:rsidRPr="0012708E">
              <w:rPr>
                <w:rFonts w:cs="Times New Roman"/>
                <w:szCs w:val="22"/>
                <w:vertAlign w:val="superscript"/>
              </w:rPr>
              <w:t>(1), (2)</w:t>
            </w:r>
          </w:p>
        </w:tc>
        <w:tc>
          <w:tcPr>
            <w:tcW w:w="1310" w:type="dxa"/>
          </w:tcPr>
          <w:p w14:paraId="00FD66F4" w14:textId="064D1FE3"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687,060</w:t>
            </w:r>
          </w:p>
        </w:tc>
        <w:tc>
          <w:tcPr>
            <w:tcW w:w="236" w:type="dxa"/>
          </w:tcPr>
          <w:p w14:paraId="146350C5" w14:textId="77777777" w:rsidR="00431C03" w:rsidRPr="00C36A5E" w:rsidRDefault="00431C03" w:rsidP="00431C03">
            <w:pPr>
              <w:tabs>
                <w:tab w:val="decimal" w:pos="1042"/>
              </w:tabs>
              <w:spacing w:line="240" w:lineRule="atLeast"/>
              <w:ind w:right="-150"/>
              <w:rPr>
                <w:rFonts w:cs="Times New Roman"/>
                <w:szCs w:val="22"/>
              </w:rPr>
            </w:pPr>
          </w:p>
        </w:tc>
        <w:tc>
          <w:tcPr>
            <w:tcW w:w="1311" w:type="dxa"/>
          </w:tcPr>
          <w:p w14:paraId="411E5CE6" w14:textId="13F63217" w:rsidR="00431C03" w:rsidRPr="00AA6956" w:rsidRDefault="00B619E0" w:rsidP="00431C03">
            <w:pPr>
              <w:tabs>
                <w:tab w:val="decimal" w:pos="1042"/>
              </w:tabs>
              <w:spacing w:line="240" w:lineRule="atLeast"/>
              <w:ind w:right="-150"/>
              <w:rPr>
                <w:rFonts w:cs="Times New Roman"/>
                <w:szCs w:val="22"/>
                <w:lang w:bidi="th-TH"/>
              </w:rPr>
            </w:pPr>
            <w:r w:rsidRPr="00C36A5E">
              <w:rPr>
                <w:rFonts w:cs="Times New Roman"/>
                <w:szCs w:val="22"/>
              </w:rPr>
              <w:t>44,945,176</w:t>
            </w:r>
          </w:p>
        </w:tc>
        <w:tc>
          <w:tcPr>
            <w:tcW w:w="236" w:type="dxa"/>
          </w:tcPr>
          <w:p w14:paraId="44DEC5E6" w14:textId="77777777" w:rsidR="00431C03" w:rsidRPr="00C36A5E" w:rsidRDefault="00431C03" w:rsidP="00431C03">
            <w:pPr>
              <w:tabs>
                <w:tab w:val="decimal" w:pos="1042"/>
              </w:tabs>
              <w:spacing w:line="240" w:lineRule="atLeast"/>
              <w:ind w:right="-150"/>
              <w:rPr>
                <w:rFonts w:cs="Times New Roman"/>
                <w:szCs w:val="22"/>
              </w:rPr>
            </w:pPr>
          </w:p>
        </w:tc>
        <w:tc>
          <w:tcPr>
            <w:tcW w:w="1310" w:type="dxa"/>
          </w:tcPr>
          <w:p w14:paraId="315ADEB9" w14:textId="0BC47D0D"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69,122,454</w:t>
            </w:r>
          </w:p>
        </w:tc>
        <w:tc>
          <w:tcPr>
            <w:tcW w:w="248" w:type="dxa"/>
          </w:tcPr>
          <w:p w14:paraId="061F34B4" w14:textId="77777777" w:rsidR="00431C03" w:rsidRPr="00C36A5E" w:rsidRDefault="00431C03" w:rsidP="00431C03">
            <w:pPr>
              <w:tabs>
                <w:tab w:val="decimal" w:pos="1042"/>
              </w:tabs>
              <w:spacing w:line="240" w:lineRule="atLeast"/>
              <w:ind w:right="-150"/>
              <w:rPr>
                <w:rFonts w:cs="Times New Roman"/>
                <w:szCs w:val="22"/>
              </w:rPr>
            </w:pPr>
          </w:p>
        </w:tc>
        <w:tc>
          <w:tcPr>
            <w:tcW w:w="1310" w:type="dxa"/>
          </w:tcPr>
          <w:p w14:paraId="76359A87" w14:textId="5F26B90C"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49,578,793</w:t>
            </w:r>
          </w:p>
        </w:tc>
        <w:tc>
          <w:tcPr>
            <w:tcW w:w="257" w:type="dxa"/>
          </w:tcPr>
          <w:p w14:paraId="017635A4" w14:textId="77777777" w:rsidR="00431C03" w:rsidRPr="00C36A5E" w:rsidRDefault="00431C03" w:rsidP="00431C03">
            <w:pPr>
              <w:tabs>
                <w:tab w:val="decimal" w:pos="1042"/>
              </w:tabs>
              <w:spacing w:line="240" w:lineRule="atLeast"/>
              <w:ind w:right="-150"/>
              <w:rPr>
                <w:rFonts w:cs="Times New Roman"/>
                <w:szCs w:val="22"/>
              </w:rPr>
            </w:pPr>
          </w:p>
        </w:tc>
        <w:tc>
          <w:tcPr>
            <w:tcW w:w="1310" w:type="dxa"/>
          </w:tcPr>
          <w:p w14:paraId="2EF48D26" w14:textId="4A642CF5"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lang w:bidi="th-TH"/>
              </w:rPr>
              <w:t>7,328,296</w:t>
            </w:r>
          </w:p>
        </w:tc>
        <w:tc>
          <w:tcPr>
            <w:tcW w:w="243" w:type="dxa"/>
          </w:tcPr>
          <w:p w14:paraId="76D7C9F6" w14:textId="77777777" w:rsidR="00431C03" w:rsidRPr="00C36A5E" w:rsidRDefault="00431C03" w:rsidP="00431C03">
            <w:pPr>
              <w:tabs>
                <w:tab w:val="decimal" w:pos="1042"/>
              </w:tabs>
              <w:spacing w:line="240" w:lineRule="atLeast"/>
              <w:ind w:right="-150"/>
              <w:rPr>
                <w:rFonts w:cs="Times New Roman"/>
                <w:szCs w:val="22"/>
              </w:rPr>
            </w:pPr>
          </w:p>
        </w:tc>
        <w:tc>
          <w:tcPr>
            <w:tcW w:w="1301" w:type="dxa"/>
          </w:tcPr>
          <w:p w14:paraId="4F6BE1EF" w14:textId="1E3832AF" w:rsidR="00431C03" w:rsidRPr="00AA6956" w:rsidRDefault="00B619E0" w:rsidP="00B95516">
            <w:pPr>
              <w:tabs>
                <w:tab w:val="decimal" w:pos="1042"/>
              </w:tabs>
              <w:spacing w:line="240" w:lineRule="atLeast"/>
              <w:ind w:right="-150" w:hanging="136"/>
              <w:rPr>
                <w:rFonts w:cs="Times New Roman"/>
                <w:szCs w:val="22"/>
                <w:lang w:bidi="th-TH"/>
              </w:rPr>
            </w:pPr>
            <w:r w:rsidRPr="00AA6956">
              <w:rPr>
                <w:rFonts w:cs="Times New Roman"/>
                <w:szCs w:val="22"/>
                <w:lang w:bidi="th-TH"/>
              </w:rPr>
              <w:t>171,661,779</w:t>
            </w:r>
          </w:p>
        </w:tc>
      </w:tr>
      <w:tr w:rsidR="00431C03" w:rsidRPr="00F8039F" w14:paraId="03C0637C" w14:textId="77777777">
        <w:trPr>
          <w:cantSplit/>
        </w:trPr>
        <w:tc>
          <w:tcPr>
            <w:tcW w:w="4680" w:type="dxa"/>
          </w:tcPr>
          <w:p w14:paraId="136B073F" w14:textId="77777777" w:rsidR="00431C03" w:rsidRPr="0012708E" w:rsidRDefault="00431C03" w:rsidP="00431C03">
            <w:pPr>
              <w:spacing w:line="240" w:lineRule="atLeast"/>
              <w:ind w:left="-18" w:right="-270"/>
              <w:rPr>
                <w:rFonts w:cs="Times New Roman"/>
                <w:szCs w:val="22"/>
                <w:lang w:bidi="th-TH"/>
              </w:rPr>
            </w:pPr>
            <w:r w:rsidRPr="0012708E">
              <w:rPr>
                <w:rFonts w:cs="Times New Roman"/>
                <w:szCs w:val="22"/>
                <w:lang w:bidi="th-TH"/>
              </w:rPr>
              <w:t>Other financial assets, net</w:t>
            </w:r>
          </w:p>
        </w:tc>
        <w:tc>
          <w:tcPr>
            <w:tcW w:w="1310" w:type="dxa"/>
            <w:vAlign w:val="bottom"/>
          </w:tcPr>
          <w:p w14:paraId="0C01AD91" w14:textId="039D6B47"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w:t>
            </w:r>
          </w:p>
        </w:tc>
        <w:tc>
          <w:tcPr>
            <w:tcW w:w="236" w:type="dxa"/>
          </w:tcPr>
          <w:p w14:paraId="376C5790" w14:textId="77777777" w:rsidR="00431C03" w:rsidRPr="00C36A5E" w:rsidRDefault="00431C03" w:rsidP="00431C03">
            <w:pPr>
              <w:tabs>
                <w:tab w:val="decimal" w:pos="1042"/>
              </w:tabs>
              <w:spacing w:line="240" w:lineRule="atLeast"/>
              <w:ind w:right="-150"/>
              <w:rPr>
                <w:rFonts w:cs="Times New Roman"/>
                <w:szCs w:val="22"/>
              </w:rPr>
            </w:pPr>
          </w:p>
        </w:tc>
        <w:tc>
          <w:tcPr>
            <w:tcW w:w="1311" w:type="dxa"/>
            <w:vAlign w:val="bottom"/>
          </w:tcPr>
          <w:p w14:paraId="5267F884" w14:textId="12386D18"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lang w:bidi="th-TH"/>
              </w:rPr>
              <w:t>1,4</w:t>
            </w:r>
            <w:r w:rsidR="00184A86">
              <w:rPr>
                <w:rFonts w:cs="Times New Roman"/>
                <w:szCs w:val="22"/>
                <w:lang w:bidi="th-TH"/>
              </w:rPr>
              <w:t>6</w:t>
            </w:r>
            <w:r w:rsidRPr="00AA6956">
              <w:rPr>
                <w:rFonts w:cs="Times New Roman"/>
                <w:szCs w:val="22"/>
                <w:lang w:bidi="th-TH"/>
              </w:rPr>
              <w:t>6,</w:t>
            </w:r>
            <w:r w:rsidR="00D110B0">
              <w:rPr>
                <w:rFonts w:cs="Times New Roman"/>
                <w:szCs w:val="22"/>
                <w:lang w:bidi="th-TH"/>
              </w:rPr>
              <w:t>984</w:t>
            </w:r>
          </w:p>
        </w:tc>
        <w:tc>
          <w:tcPr>
            <w:tcW w:w="236" w:type="dxa"/>
          </w:tcPr>
          <w:p w14:paraId="79B5CB8C" w14:textId="77777777" w:rsidR="00431C03" w:rsidRPr="00C36A5E" w:rsidRDefault="00431C03" w:rsidP="00431C03">
            <w:pPr>
              <w:tabs>
                <w:tab w:val="decimal" w:pos="1042"/>
              </w:tabs>
              <w:spacing w:line="240" w:lineRule="atLeast"/>
              <w:ind w:right="-150"/>
              <w:rPr>
                <w:rFonts w:cs="Times New Roman"/>
                <w:szCs w:val="22"/>
              </w:rPr>
            </w:pPr>
          </w:p>
        </w:tc>
        <w:tc>
          <w:tcPr>
            <w:tcW w:w="1310" w:type="dxa"/>
            <w:vAlign w:val="bottom"/>
          </w:tcPr>
          <w:p w14:paraId="4E4EB3C4" w14:textId="64F6D704"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w:t>
            </w:r>
          </w:p>
        </w:tc>
        <w:tc>
          <w:tcPr>
            <w:tcW w:w="248" w:type="dxa"/>
          </w:tcPr>
          <w:p w14:paraId="3C53546C" w14:textId="77777777" w:rsidR="00431C03" w:rsidRPr="00C36A5E" w:rsidRDefault="00431C03" w:rsidP="00431C03">
            <w:pPr>
              <w:tabs>
                <w:tab w:val="decimal" w:pos="1042"/>
              </w:tabs>
              <w:spacing w:line="240" w:lineRule="atLeast"/>
              <w:ind w:right="-150"/>
              <w:rPr>
                <w:rFonts w:cs="Times New Roman"/>
                <w:szCs w:val="22"/>
              </w:rPr>
            </w:pPr>
          </w:p>
        </w:tc>
        <w:tc>
          <w:tcPr>
            <w:tcW w:w="1310" w:type="dxa"/>
            <w:tcBorders>
              <w:bottom w:val="single" w:sz="4" w:space="0" w:color="auto"/>
            </w:tcBorders>
            <w:vAlign w:val="bottom"/>
          </w:tcPr>
          <w:p w14:paraId="63DA947D" w14:textId="7E7BFD5B"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w:t>
            </w:r>
          </w:p>
        </w:tc>
        <w:tc>
          <w:tcPr>
            <w:tcW w:w="257" w:type="dxa"/>
          </w:tcPr>
          <w:p w14:paraId="537F76C5" w14:textId="77777777" w:rsidR="00431C03" w:rsidRPr="00C36A5E" w:rsidRDefault="00431C03" w:rsidP="00431C03">
            <w:pPr>
              <w:tabs>
                <w:tab w:val="decimal" w:pos="1042"/>
              </w:tabs>
              <w:spacing w:line="240" w:lineRule="atLeast"/>
              <w:ind w:right="-150"/>
              <w:rPr>
                <w:rFonts w:cs="Times New Roman"/>
                <w:szCs w:val="22"/>
              </w:rPr>
            </w:pPr>
          </w:p>
        </w:tc>
        <w:tc>
          <w:tcPr>
            <w:tcW w:w="1310" w:type="dxa"/>
          </w:tcPr>
          <w:p w14:paraId="5BFC4AF7" w14:textId="135537D8"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43" w:type="dxa"/>
          </w:tcPr>
          <w:p w14:paraId="78D4D90B" w14:textId="77777777" w:rsidR="00431C03" w:rsidRPr="00C36A5E" w:rsidRDefault="00431C03" w:rsidP="00431C03">
            <w:pPr>
              <w:tabs>
                <w:tab w:val="decimal" w:pos="1042"/>
              </w:tabs>
              <w:spacing w:line="240" w:lineRule="atLeast"/>
              <w:ind w:right="-150"/>
              <w:rPr>
                <w:rFonts w:cs="Times New Roman"/>
                <w:szCs w:val="22"/>
              </w:rPr>
            </w:pPr>
          </w:p>
        </w:tc>
        <w:tc>
          <w:tcPr>
            <w:tcW w:w="1301" w:type="dxa"/>
          </w:tcPr>
          <w:p w14:paraId="189769BE" w14:textId="19BDEEDD"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lang w:bidi="th-TH"/>
              </w:rPr>
              <w:t>1,</w:t>
            </w:r>
            <w:r w:rsidR="0003509D">
              <w:rPr>
                <w:rFonts w:cs="Times New Roman"/>
                <w:szCs w:val="22"/>
                <w:lang w:bidi="th-TH"/>
              </w:rPr>
              <w:t>466,984</w:t>
            </w:r>
          </w:p>
        </w:tc>
      </w:tr>
      <w:tr w:rsidR="00431C03" w:rsidRPr="00F8039F" w14:paraId="0106BAA6" w14:textId="77777777" w:rsidTr="002C7DEB">
        <w:trPr>
          <w:cantSplit/>
        </w:trPr>
        <w:tc>
          <w:tcPr>
            <w:tcW w:w="4680" w:type="dxa"/>
            <w:vAlign w:val="bottom"/>
          </w:tcPr>
          <w:p w14:paraId="06B54E23" w14:textId="77777777" w:rsidR="00431C03" w:rsidRPr="0012708E" w:rsidRDefault="00431C03" w:rsidP="00431C03">
            <w:pPr>
              <w:spacing w:line="240" w:lineRule="atLeast"/>
              <w:ind w:left="-18" w:right="-270"/>
              <w:rPr>
                <w:rFonts w:cs="Times New Roman"/>
                <w:b/>
                <w:bCs/>
                <w:szCs w:val="22"/>
                <w:lang w:bidi="th-TH"/>
              </w:rPr>
            </w:pPr>
            <w:r w:rsidRPr="0012708E">
              <w:rPr>
                <w:rFonts w:cs="Times New Roman"/>
                <w:b/>
                <w:bCs/>
                <w:szCs w:val="22"/>
                <w:lang w:bidi="th-TH"/>
              </w:rPr>
              <w:t>Total financial assets</w:t>
            </w:r>
          </w:p>
        </w:tc>
        <w:tc>
          <w:tcPr>
            <w:tcW w:w="1310" w:type="dxa"/>
            <w:tcBorders>
              <w:top w:val="single" w:sz="4" w:space="0" w:color="auto"/>
              <w:bottom w:val="single" w:sz="4" w:space="0" w:color="auto"/>
            </w:tcBorders>
          </w:tcPr>
          <w:p w14:paraId="74835021" w14:textId="3D259AAD" w:rsidR="00431C03" w:rsidRPr="00C36A5E" w:rsidRDefault="00B619E0" w:rsidP="00431C03">
            <w:pPr>
              <w:tabs>
                <w:tab w:val="decimal" w:pos="1042"/>
              </w:tabs>
              <w:spacing w:line="240" w:lineRule="atLeast"/>
              <w:ind w:left="-92" w:right="-150"/>
              <w:rPr>
                <w:rFonts w:cs="Times New Roman"/>
                <w:b/>
                <w:bCs/>
                <w:szCs w:val="22"/>
              </w:rPr>
            </w:pPr>
            <w:r w:rsidRPr="00C36A5E">
              <w:rPr>
                <w:rFonts w:cs="Times New Roman"/>
                <w:b/>
                <w:bCs/>
                <w:szCs w:val="22"/>
              </w:rPr>
              <w:t>2,875,607</w:t>
            </w:r>
          </w:p>
        </w:tc>
        <w:tc>
          <w:tcPr>
            <w:tcW w:w="236" w:type="dxa"/>
          </w:tcPr>
          <w:p w14:paraId="6CA603C3" w14:textId="77777777" w:rsidR="00431C03" w:rsidRPr="00C36A5E" w:rsidRDefault="00431C03" w:rsidP="00431C03">
            <w:pPr>
              <w:tabs>
                <w:tab w:val="decimal" w:pos="1042"/>
              </w:tabs>
              <w:spacing w:line="240" w:lineRule="atLeast"/>
              <w:ind w:left="-92" w:right="-150"/>
              <w:rPr>
                <w:rFonts w:cs="Times New Roman"/>
                <w:b/>
                <w:bCs/>
                <w:szCs w:val="22"/>
              </w:rPr>
            </w:pPr>
          </w:p>
        </w:tc>
        <w:tc>
          <w:tcPr>
            <w:tcW w:w="1311" w:type="dxa"/>
            <w:tcBorders>
              <w:top w:val="single" w:sz="4" w:space="0" w:color="auto"/>
              <w:bottom w:val="single" w:sz="4" w:space="0" w:color="auto"/>
            </w:tcBorders>
          </w:tcPr>
          <w:p w14:paraId="37EB40C2" w14:textId="26815028" w:rsidR="00431C03" w:rsidRPr="00C36A5E" w:rsidRDefault="00B619E0" w:rsidP="00431C03">
            <w:pPr>
              <w:tabs>
                <w:tab w:val="decimal" w:pos="1042"/>
              </w:tabs>
              <w:spacing w:line="240" w:lineRule="atLeast"/>
              <w:ind w:left="-92" w:right="-150"/>
              <w:rPr>
                <w:rFonts w:cs="Times New Roman"/>
                <w:b/>
                <w:bCs/>
                <w:szCs w:val="22"/>
              </w:rPr>
            </w:pPr>
            <w:r w:rsidRPr="00C36A5E">
              <w:rPr>
                <w:rFonts w:cs="Times New Roman"/>
                <w:b/>
                <w:bCs/>
                <w:szCs w:val="22"/>
              </w:rPr>
              <w:t>62,3</w:t>
            </w:r>
            <w:r w:rsidR="00D110B0">
              <w:rPr>
                <w:rFonts w:cs="Times New Roman"/>
                <w:b/>
                <w:bCs/>
                <w:szCs w:val="22"/>
              </w:rPr>
              <w:t>33,221</w:t>
            </w:r>
          </w:p>
        </w:tc>
        <w:tc>
          <w:tcPr>
            <w:tcW w:w="236" w:type="dxa"/>
          </w:tcPr>
          <w:p w14:paraId="57202220" w14:textId="77777777" w:rsidR="00431C03" w:rsidRPr="00C36A5E" w:rsidRDefault="00431C03" w:rsidP="00431C03">
            <w:pPr>
              <w:tabs>
                <w:tab w:val="decimal" w:pos="1042"/>
              </w:tabs>
              <w:spacing w:line="240" w:lineRule="atLeast"/>
              <w:ind w:left="-92" w:right="-150"/>
              <w:rPr>
                <w:rFonts w:cs="Times New Roman"/>
                <w:b/>
                <w:bCs/>
                <w:szCs w:val="22"/>
              </w:rPr>
            </w:pPr>
          </w:p>
        </w:tc>
        <w:tc>
          <w:tcPr>
            <w:tcW w:w="1310" w:type="dxa"/>
            <w:tcBorders>
              <w:top w:val="single" w:sz="4" w:space="0" w:color="auto"/>
              <w:bottom w:val="single" w:sz="4" w:space="0" w:color="auto"/>
            </w:tcBorders>
          </w:tcPr>
          <w:p w14:paraId="06CA02B1" w14:textId="4B181791" w:rsidR="00431C03" w:rsidRPr="00C36A5E" w:rsidRDefault="00B619E0" w:rsidP="00431C03">
            <w:pPr>
              <w:tabs>
                <w:tab w:val="decimal" w:pos="1042"/>
              </w:tabs>
              <w:spacing w:line="240" w:lineRule="atLeast"/>
              <w:ind w:left="-92" w:right="-150"/>
              <w:rPr>
                <w:rFonts w:cs="Times New Roman"/>
                <w:b/>
                <w:bCs/>
                <w:szCs w:val="22"/>
              </w:rPr>
            </w:pPr>
            <w:r w:rsidRPr="00C36A5E">
              <w:rPr>
                <w:rFonts w:cs="Times New Roman"/>
                <w:b/>
                <w:bCs/>
                <w:szCs w:val="22"/>
              </w:rPr>
              <w:t>69,354,186</w:t>
            </w:r>
          </w:p>
        </w:tc>
        <w:tc>
          <w:tcPr>
            <w:tcW w:w="248" w:type="dxa"/>
          </w:tcPr>
          <w:p w14:paraId="0ED5E458" w14:textId="77777777" w:rsidR="00431C03" w:rsidRPr="00C36A5E" w:rsidRDefault="00431C03" w:rsidP="00431C03">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tcPr>
          <w:p w14:paraId="3EA5C59B" w14:textId="1BBCF407" w:rsidR="00431C03" w:rsidRPr="00C36A5E" w:rsidRDefault="00B619E0" w:rsidP="00431C03">
            <w:pPr>
              <w:tabs>
                <w:tab w:val="decimal" w:pos="1042"/>
              </w:tabs>
              <w:spacing w:line="240" w:lineRule="atLeast"/>
              <w:ind w:left="-92" w:right="-150"/>
              <w:rPr>
                <w:rFonts w:cs="Times New Roman"/>
                <w:b/>
                <w:bCs/>
                <w:szCs w:val="22"/>
              </w:rPr>
            </w:pPr>
            <w:r w:rsidRPr="00C36A5E">
              <w:rPr>
                <w:rFonts w:cs="Times New Roman"/>
                <w:b/>
                <w:bCs/>
                <w:szCs w:val="22"/>
              </w:rPr>
              <w:t>49,578,793</w:t>
            </w:r>
          </w:p>
        </w:tc>
        <w:tc>
          <w:tcPr>
            <w:tcW w:w="257" w:type="dxa"/>
          </w:tcPr>
          <w:p w14:paraId="789AA9A4" w14:textId="77777777" w:rsidR="00431C03" w:rsidRPr="00C36A5E" w:rsidRDefault="00431C03" w:rsidP="00431C03">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tcPr>
          <w:p w14:paraId="606AECB7" w14:textId="0E69ACC7" w:rsidR="00431C03" w:rsidRPr="00AA6956" w:rsidRDefault="00B619E0" w:rsidP="00431C03">
            <w:pPr>
              <w:tabs>
                <w:tab w:val="decimal" w:pos="1042"/>
              </w:tabs>
              <w:spacing w:line="240" w:lineRule="atLeast"/>
              <w:ind w:left="-92" w:right="-150"/>
              <w:rPr>
                <w:rFonts w:cs="Times New Roman"/>
                <w:b/>
                <w:bCs/>
                <w:szCs w:val="22"/>
                <w:lang w:bidi="th-TH"/>
              </w:rPr>
            </w:pPr>
            <w:r w:rsidRPr="00C36A5E">
              <w:rPr>
                <w:rFonts w:cs="Times New Roman"/>
                <w:b/>
                <w:bCs/>
                <w:szCs w:val="22"/>
              </w:rPr>
              <w:t>7,791,852</w:t>
            </w:r>
          </w:p>
        </w:tc>
        <w:tc>
          <w:tcPr>
            <w:tcW w:w="243" w:type="dxa"/>
          </w:tcPr>
          <w:p w14:paraId="0108174E" w14:textId="77777777" w:rsidR="00431C03" w:rsidRPr="00C36A5E" w:rsidRDefault="00431C03" w:rsidP="00431C03">
            <w:pPr>
              <w:tabs>
                <w:tab w:val="decimal" w:pos="1042"/>
              </w:tabs>
              <w:spacing w:line="240" w:lineRule="atLeast"/>
              <w:ind w:left="-92" w:right="-150"/>
              <w:rPr>
                <w:rFonts w:cs="Times New Roman"/>
                <w:b/>
                <w:bCs/>
                <w:szCs w:val="22"/>
                <w:rtl/>
                <w:cs/>
              </w:rPr>
            </w:pPr>
          </w:p>
        </w:tc>
        <w:tc>
          <w:tcPr>
            <w:tcW w:w="1301" w:type="dxa"/>
            <w:tcBorders>
              <w:top w:val="single" w:sz="4" w:space="0" w:color="auto"/>
              <w:bottom w:val="single" w:sz="4" w:space="0" w:color="auto"/>
            </w:tcBorders>
          </w:tcPr>
          <w:p w14:paraId="2E72B140" w14:textId="49ECC707" w:rsidR="00431C03" w:rsidRPr="00AA6956" w:rsidRDefault="00B619E0" w:rsidP="00431C03">
            <w:pPr>
              <w:tabs>
                <w:tab w:val="decimal" w:pos="1042"/>
              </w:tabs>
              <w:spacing w:line="240" w:lineRule="atLeast"/>
              <w:ind w:left="-92" w:right="-150"/>
              <w:rPr>
                <w:rFonts w:cs="Times New Roman"/>
                <w:b/>
                <w:bCs/>
                <w:szCs w:val="22"/>
                <w:lang w:bidi="th-TH"/>
              </w:rPr>
            </w:pPr>
            <w:r w:rsidRPr="00AA6956">
              <w:rPr>
                <w:rFonts w:cs="Times New Roman"/>
                <w:b/>
                <w:bCs/>
                <w:szCs w:val="22"/>
                <w:lang w:bidi="th-TH"/>
              </w:rPr>
              <w:t>191,</w:t>
            </w:r>
            <w:r w:rsidR="0003509D">
              <w:rPr>
                <w:rFonts w:cs="Times New Roman"/>
                <w:b/>
                <w:bCs/>
                <w:szCs w:val="22"/>
                <w:lang w:bidi="th-TH"/>
              </w:rPr>
              <w:t>933,659</w:t>
            </w:r>
          </w:p>
        </w:tc>
      </w:tr>
      <w:tr w:rsidR="00431C03" w:rsidRPr="00F8039F" w14:paraId="5EE50E2F" w14:textId="77777777" w:rsidTr="002C7DEB">
        <w:trPr>
          <w:cantSplit/>
        </w:trPr>
        <w:tc>
          <w:tcPr>
            <w:tcW w:w="4680" w:type="dxa"/>
            <w:vAlign w:val="bottom"/>
          </w:tcPr>
          <w:p w14:paraId="7A331B79" w14:textId="77777777" w:rsidR="00431C03" w:rsidRPr="0012708E" w:rsidRDefault="00431C03" w:rsidP="00431C03">
            <w:pPr>
              <w:spacing w:line="240" w:lineRule="atLeast"/>
              <w:ind w:left="-18" w:right="-270"/>
              <w:rPr>
                <w:rFonts w:cs="Times New Roman"/>
                <w:szCs w:val="22"/>
                <w:cs/>
                <w:lang w:bidi="th-TH"/>
              </w:rPr>
            </w:pPr>
          </w:p>
        </w:tc>
        <w:tc>
          <w:tcPr>
            <w:tcW w:w="1310" w:type="dxa"/>
            <w:tcBorders>
              <w:top w:val="single" w:sz="4" w:space="0" w:color="auto"/>
            </w:tcBorders>
            <w:vAlign w:val="bottom"/>
          </w:tcPr>
          <w:p w14:paraId="15B1FD1D" w14:textId="77777777" w:rsidR="00431C03" w:rsidRPr="00C36A5E" w:rsidRDefault="00431C03" w:rsidP="00431C03">
            <w:pPr>
              <w:tabs>
                <w:tab w:val="decimal" w:pos="1042"/>
                <w:tab w:val="decimal" w:pos="1096"/>
              </w:tabs>
              <w:spacing w:line="240" w:lineRule="atLeast"/>
              <w:ind w:left="-110" w:right="-150"/>
              <w:rPr>
                <w:rFonts w:cs="Times New Roman"/>
                <w:szCs w:val="22"/>
              </w:rPr>
            </w:pPr>
          </w:p>
        </w:tc>
        <w:tc>
          <w:tcPr>
            <w:tcW w:w="236" w:type="dxa"/>
          </w:tcPr>
          <w:p w14:paraId="68480A70" w14:textId="77777777" w:rsidR="00431C03" w:rsidRPr="00C36A5E" w:rsidRDefault="00431C03" w:rsidP="00431C03">
            <w:pPr>
              <w:tabs>
                <w:tab w:val="decimal" w:pos="1096"/>
              </w:tabs>
              <w:spacing w:line="240" w:lineRule="atLeast"/>
              <w:ind w:left="-110" w:right="-150"/>
              <w:rPr>
                <w:rFonts w:cs="Times New Roman"/>
                <w:szCs w:val="22"/>
              </w:rPr>
            </w:pPr>
          </w:p>
        </w:tc>
        <w:tc>
          <w:tcPr>
            <w:tcW w:w="1311" w:type="dxa"/>
            <w:tcBorders>
              <w:top w:val="single" w:sz="4" w:space="0" w:color="auto"/>
            </w:tcBorders>
            <w:vAlign w:val="bottom"/>
          </w:tcPr>
          <w:p w14:paraId="2EC560C7" w14:textId="77777777" w:rsidR="00431C03" w:rsidRPr="00AA6956" w:rsidRDefault="00431C03" w:rsidP="00431C03">
            <w:pPr>
              <w:tabs>
                <w:tab w:val="decimal" w:pos="1042"/>
                <w:tab w:val="decimal" w:pos="1096"/>
              </w:tabs>
              <w:spacing w:line="240" w:lineRule="atLeast"/>
              <w:ind w:left="-110" w:right="-150"/>
              <w:rPr>
                <w:rFonts w:cs="Times New Roman"/>
                <w:szCs w:val="22"/>
                <w:lang w:bidi="th-TH"/>
              </w:rPr>
            </w:pPr>
          </w:p>
        </w:tc>
        <w:tc>
          <w:tcPr>
            <w:tcW w:w="236" w:type="dxa"/>
          </w:tcPr>
          <w:p w14:paraId="651E6FF5" w14:textId="77777777" w:rsidR="00431C03" w:rsidRPr="00C36A5E" w:rsidRDefault="00431C03" w:rsidP="00431C03">
            <w:pPr>
              <w:tabs>
                <w:tab w:val="decimal" w:pos="1096"/>
              </w:tabs>
              <w:spacing w:line="240" w:lineRule="atLeast"/>
              <w:ind w:left="-110" w:right="-18"/>
              <w:rPr>
                <w:rFonts w:cs="Times New Roman"/>
                <w:szCs w:val="22"/>
              </w:rPr>
            </w:pPr>
          </w:p>
        </w:tc>
        <w:tc>
          <w:tcPr>
            <w:tcW w:w="1310" w:type="dxa"/>
            <w:tcBorders>
              <w:top w:val="single" w:sz="4" w:space="0" w:color="auto"/>
            </w:tcBorders>
            <w:vAlign w:val="bottom"/>
          </w:tcPr>
          <w:p w14:paraId="5BB9F6A6" w14:textId="77777777" w:rsidR="00431C03" w:rsidRPr="00C36A5E" w:rsidRDefault="00431C03" w:rsidP="00431C03">
            <w:pPr>
              <w:tabs>
                <w:tab w:val="decimal" w:pos="1042"/>
                <w:tab w:val="decimal" w:pos="1096"/>
              </w:tabs>
              <w:spacing w:line="240" w:lineRule="atLeast"/>
              <w:ind w:left="-110" w:right="-14"/>
              <w:rPr>
                <w:rFonts w:cs="Times New Roman"/>
                <w:szCs w:val="22"/>
              </w:rPr>
            </w:pPr>
          </w:p>
        </w:tc>
        <w:tc>
          <w:tcPr>
            <w:tcW w:w="248" w:type="dxa"/>
          </w:tcPr>
          <w:p w14:paraId="083826AF" w14:textId="77777777" w:rsidR="00431C03" w:rsidRPr="00C36A5E" w:rsidRDefault="00431C03" w:rsidP="00431C03">
            <w:pPr>
              <w:tabs>
                <w:tab w:val="decimal" w:pos="1096"/>
              </w:tabs>
              <w:spacing w:line="240" w:lineRule="atLeast"/>
              <w:ind w:left="-110" w:right="-18"/>
              <w:rPr>
                <w:rFonts w:cs="Times New Roman"/>
                <w:szCs w:val="22"/>
              </w:rPr>
            </w:pPr>
          </w:p>
        </w:tc>
        <w:tc>
          <w:tcPr>
            <w:tcW w:w="1310" w:type="dxa"/>
            <w:tcBorders>
              <w:top w:val="single" w:sz="4" w:space="0" w:color="auto"/>
            </w:tcBorders>
          </w:tcPr>
          <w:p w14:paraId="6D30BC06" w14:textId="77777777" w:rsidR="00431C03" w:rsidRPr="00C36A5E" w:rsidRDefault="00431C03" w:rsidP="00431C03">
            <w:pPr>
              <w:tabs>
                <w:tab w:val="decimal" w:pos="1042"/>
                <w:tab w:val="decimal" w:pos="1096"/>
              </w:tabs>
              <w:spacing w:line="240" w:lineRule="atLeast"/>
              <w:ind w:left="-110" w:right="-14"/>
              <w:rPr>
                <w:rFonts w:cs="Times New Roman"/>
                <w:szCs w:val="22"/>
              </w:rPr>
            </w:pPr>
          </w:p>
        </w:tc>
        <w:tc>
          <w:tcPr>
            <w:tcW w:w="257" w:type="dxa"/>
          </w:tcPr>
          <w:p w14:paraId="01AA11B8" w14:textId="77777777" w:rsidR="00431C03" w:rsidRPr="00C36A5E" w:rsidRDefault="00431C03" w:rsidP="00431C03">
            <w:pPr>
              <w:tabs>
                <w:tab w:val="decimal" w:pos="1096"/>
              </w:tabs>
              <w:spacing w:line="240" w:lineRule="atLeast"/>
              <w:ind w:left="-110" w:right="-18"/>
              <w:rPr>
                <w:rFonts w:cs="Times New Roman"/>
                <w:szCs w:val="22"/>
              </w:rPr>
            </w:pPr>
          </w:p>
        </w:tc>
        <w:tc>
          <w:tcPr>
            <w:tcW w:w="1310" w:type="dxa"/>
            <w:tcBorders>
              <w:top w:val="single" w:sz="4" w:space="0" w:color="auto"/>
            </w:tcBorders>
            <w:vAlign w:val="bottom"/>
          </w:tcPr>
          <w:p w14:paraId="747663BB" w14:textId="77777777" w:rsidR="00431C03" w:rsidRPr="00C36A5E" w:rsidRDefault="00431C03" w:rsidP="00431C03">
            <w:pPr>
              <w:tabs>
                <w:tab w:val="decimal" w:pos="1042"/>
                <w:tab w:val="decimal" w:pos="1096"/>
              </w:tabs>
              <w:spacing w:line="240" w:lineRule="atLeast"/>
              <w:ind w:left="-110" w:right="-61"/>
              <w:rPr>
                <w:rFonts w:cs="Times New Roman"/>
                <w:szCs w:val="22"/>
              </w:rPr>
            </w:pPr>
          </w:p>
        </w:tc>
        <w:tc>
          <w:tcPr>
            <w:tcW w:w="243" w:type="dxa"/>
          </w:tcPr>
          <w:p w14:paraId="7CDCFD5C" w14:textId="77777777" w:rsidR="00431C03" w:rsidRPr="00C36A5E" w:rsidRDefault="00431C03" w:rsidP="00431C03">
            <w:pPr>
              <w:tabs>
                <w:tab w:val="decimal" w:pos="1096"/>
              </w:tabs>
              <w:spacing w:line="240" w:lineRule="atLeast"/>
              <w:ind w:left="-110" w:right="-18"/>
              <w:rPr>
                <w:rFonts w:cs="Times New Roman"/>
                <w:szCs w:val="22"/>
              </w:rPr>
            </w:pPr>
          </w:p>
        </w:tc>
        <w:tc>
          <w:tcPr>
            <w:tcW w:w="1301" w:type="dxa"/>
            <w:tcBorders>
              <w:top w:val="single" w:sz="4" w:space="0" w:color="auto"/>
            </w:tcBorders>
            <w:vAlign w:val="bottom"/>
          </w:tcPr>
          <w:p w14:paraId="44F0A48A" w14:textId="77777777" w:rsidR="00431C03" w:rsidRPr="00C36A5E" w:rsidRDefault="00431C03" w:rsidP="00431C03">
            <w:pPr>
              <w:tabs>
                <w:tab w:val="decimal" w:pos="1096"/>
              </w:tabs>
              <w:spacing w:line="240" w:lineRule="atLeast"/>
              <w:ind w:left="-110" w:right="-14"/>
              <w:rPr>
                <w:rFonts w:cs="Times New Roman"/>
                <w:szCs w:val="22"/>
              </w:rPr>
            </w:pPr>
          </w:p>
        </w:tc>
      </w:tr>
      <w:tr w:rsidR="00431C03" w:rsidRPr="00F8039F" w14:paraId="48F63910" w14:textId="77777777" w:rsidTr="002C7DEB">
        <w:trPr>
          <w:cantSplit/>
        </w:trPr>
        <w:tc>
          <w:tcPr>
            <w:tcW w:w="4680" w:type="dxa"/>
            <w:vAlign w:val="bottom"/>
          </w:tcPr>
          <w:p w14:paraId="145E08EE" w14:textId="77777777" w:rsidR="00431C03" w:rsidRPr="0012708E" w:rsidRDefault="00431C03" w:rsidP="00431C03">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310" w:type="dxa"/>
            <w:vAlign w:val="bottom"/>
          </w:tcPr>
          <w:p w14:paraId="76893C7E" w14:textId="77777777" w:rsidR="00431C03" w:rsidRPr="00C36A5E" w:rsidRDefault="00431C03" w:rsidP="00431C03">
            <w:pPr>
              <w:tabs>
                <w:tab w:val="decimal" w:pos="1042"/>
                <w:tab w:val="decimal" w:pos="1096"/>
              </w:tabs>
              <w:spacing w:line="240" w:lineRule="atLeast"/>
              <w:ind w:left="-110" w:right="-150"/>
              <w:rPr>
                <w:rFonts w:cs="Times New Roman"/>
                <w:szCs w:val="22"/>
              </w:rPr>
            </w:pPr>
          </w:p>
        </w:tc>
        <w:tc>
          <w:tcPr>
            <w:tcW w:w="236" w:type="dxa"/>
          </w:tcPr>
          <w:p w14:paraId="09E2AA28" w14:textId="77777777" w:rsidR="00431C03" w:rsidRPr="00C36A5E" w:rsidRDefault="00431C03" w:rsidP="00431C03">
            <w:pPr>
              <w:tabs>
                <w:tab w:val="decimal" w:pos="1096"/>
              </w:tabs>
              <w:spacing w:line="240" w:lineRule="atLeast"/>
              <w:ind w:left="-110" w:right="-150"/>
              <w:rPr>
                <w:rFonts w:cs="Times New Roman"/>
                <w:szCs w:val="22"/>
              </w:rPr>
            </w:pPr>
          </w:p>
        </w:tc>
        <w:tc>
          <w:tcPr>
            <w:tcW w:w="1311" w:type="dxa"/>
            <w:vAlign w:val="bottom"/>
          </w:tcPr>
          <w:p w14:paraId="57A68816" w14:textId="77777777" w:rsidR="00431C03" w:rsidRPr="00C36A5E" w:rsidRDefault="00431C03" w:rsidP="00431C03">
            <w:pPr>
              <w:tabs>
                <w:tab w:val="decimal" w:pos="1042"/>
                <w:tab w:val="decimal" w:pos="1096"/>
              </w:tabs>
              <w:spacing w:line="240" w:lineRule="atLeast"/>
              <w:ind w:left="-110" w:right="-150"/>
              <w:rPr>
                <w:rFonts w:cs="Times New Roman"/>
                <w:szCs w:val="22"/>
              </w:rPr>
            </w:pPr>
          </w:p>
        </w:tc>
        <w:tc>
          <w:tcPr>
            <w:tcW w:w="236" w:type="dxa"/>
          </w:tcPr>
          <w:p w14:paraId="2ABF9FBE" w14:textId="77777777" w:rsidR="00431C03" w:rsidRPr="00C36A5E" w:rsidRDefault="00431C03" w:rsidP="00431C03">
            <w:pPr>
              <w:tabs>
                <w:tab w:val="decimal" w:pos="1096"/>
              </w:tabs>
              <w:spacing w:line="240" w:lineRule="atLeast"/>
              <w:ind w:left="-110" w:right="-18"/>
              <w:rPr>
                <w:rFonts w:cs="Times New Roman"/>
                <w:szCs w:val="22"/>
              </w:rPr>
            </w:pPr>
          </w:p>
        </w:tc>
        <w:tc>
          <w:tcPr>
            <w:tcW w:w="1310" w:type="dxa"/>
          </w:tcPr>
          <w:p w14:paraId="145FF725" w14:textId="77777777" w:rsidR="00431C03" w:rsidRPr="00C36A5E" w:rsidRDefault="00431C03" w:rsidP="00431C03">
            <w:pPr>
              <w:tabs>
                <w:tab w:val="decimal" w:pos="1042"/>
                <w:tab w:val="decimal" w:pos="1096"/>
              </w:tabs>
              <w:spacing w:line="240" w:lineRule="atLeast"/>
              <w:ind w:left="-110" w:right="-14"/>
              <w:rPr>
                <w:rFonts w:cs="Times New Roman"/>
                <w:szCs w:val="22"/>
              </w:rPr>
            </w:pPr>
          </w:p>
        </w:tc>
        <w:tc>
          <w:tcPr>
            <w:tcW w:w="248" w:type="dxa"/>
          </w:tcPr>
          <w:p w14:paraId="409905FB" w14:textId="77777777" w:rsidR="00431C03" w:rsidRPr="00C36A5E" w:rsidRDefault="00431C03" w:rsidP="00431C03">
            <w:pPr>
              <w:tabs>
                <w:tab w:val="decimal" w:pos="1096"/>
              </w:tabs>
              <w:spacing w:line="240" w:lineRule="atLeast"/>
              <w:ind w:left="-110" w:right="-18"/>
              <w:rPr>
                <w:rFonts w:cs="Times New Roman"/>
                <w:szCs w:val="22"/>
              </w:rPr>
            </w:pPr>
          </w:p>
        </w:tc>
        <w:tc>
          <w:tcPr>
            <w:tcW w:w="1310" w:type="dxa"/>
          </w:tcPr>
          <w:p w14:paraId="49874939" w14:textId="77777777" w:rsidR="00431C03" w:rsidRPr="00C36A5E" w:rsidRDefault="00431C03" w:rsidP="00431C03">
            <w:pPr>
              <w:tabs>
                <w:tab w:val="decimal" w:pos="1042"/>
                <w:tab w:val="decimal" w:pos="1096"/>
              </w:tabs>
              <w:spacing w:line="240" w:lineRule="atLeast"/>
              <w:ind w:left="-110" w:right="-14"/>
              <w:rPr>
                <w:rFonts w:cs="Times New Roman"/>
                <w:szCs w:val="22"/>
              </w:rPr>
            </w:pPr>
          </w:p>
        </w:tc>
        <w:tc>
          <w:tcPr>
            <w:tcW w:w="257" w:type="dxa"/>
          </w:tcPr>
          <w:p w14:paraId="6610DDC8" w14:textId="77777777" w:rsidR="00431C03" w:rsidRPr="00C36A5E" w:rsidRDefault="00431C03" w:rsidP="00431C03">
            <w:pPr>
              <w:tabs>
                <w:tab w:val="decimal" w:pos="1096"/>
              </w:tabs>
              <w:spacing w:line="240" w:lineRule="atLeast"/>
              <w:ind w:left="-110" w:right="-18"/>
              <w:rPr>
                <w:rFonts w:cs="Times New Roman"/>
                <w:szCs w:val="22"/>
              </w:rPr>
            </w:pPr>
          </w:p>
        </w:tc>
        <w:tc>
          <w:tcPr>
            <w:tcW w:w="1310" w:type="dxa"/>
          </w:tcPr>
          <w:p w14:paraId="301925D6" w14:textId="77777777" w:rsidR="00431C03" w:rsidRPr="00C36A5E" w:rsidRDefault="00431C03" w:rsidP="00431C03">
            <w:pPr>
              <w:tabs>
                <w:tab w:val="decimal" w:pos="1042"/>
                <w:tab w:val="decimal" w:pos="1096"/>
              </w:tabs>
              <w:spacing w:line="240" w:lineRule="atLeast"/>
              <w:ind w:left="-110" w:right="-61"/>
              <w:rPr>
                <w:rFonts w:cs="Times New Roman"/>
                <w:szCs w:val="22"/>
                <w:cs/>
                <w:lang w:bidi="th-TH"/>
              </w:rPr>
            </w:pPr>
          </w:p>
        </w:tc>
        <w:tc>
          <w:tcPr>
            <w:tcW w:w="243" w:type="dxa"/>
          </w:tcPr>
          <w:p w14:paraId="4FCD56F6" w14:textId="77777777" w:rsidR="00431C03" w:rsidRPr="00C36A5E" w:rsidRDefault="00431C03" w:rsidP="00431C03">
            <w:pPr>
              <w:tabs>
                <w:tab w:val="decimal" w:pos="1096"/>
              </w:tabs>
              <w:spacing w:line="240" w:lineRule="atLeast"/>
              <w:ind w:left="-110" w:right="-18"/>
              <w:rPr>
                <w:rFonts w:cs="Times New Roman"/>
                <w:szCs w:val="22"/>
              </w:rPr>
            </w:pPr>
          </w:p>
        </w:tc>
        <w:tc>
          <w:tcPr>
            <w:tcW w:w="1301" w:type="dxa"/>
            <w:vAlign w:val="bottom"/>
          </w:tcPr>
          <w:p w14:paraId="138DFB81" w14:textId="77777777" w:rsidR="00431C03" w:rsidRPr="00C36A5E" w:rsidRDefault="00431C03" w:rsidP="00431C03">
            <w:pPr>
              <w:tabs>
                <w:tab w:val="decimal" w:pos="1096"/>
              </w:tabs>
              <w:spacing w:line="240" w:lineRule="atLeast"/>
              <w:ind w:left="-110" w:right="-14"/>
              <w:rPr>
                <w:rFonts w:cs="Times New Roman"/>
                <w:szCs w:val="22"/>
              </w:rPr>
            </w:pPr>
          </w:p>
        </w:tc>
      </w:tr>
      <w:tr w:rsidR="00431C03" w:rsidRPr="00F8039F" w14:paraId="150D18D4" w14:textId="77777777" w:rsidTr="002C7DEB">
        <w:trPr>
          <w:cantSplit/>
        </w:trPr>
        <w:tc>
          <w:tcPr>
            <w:tcW w:w="4680" w:type="dxa"/>
            <w:vAlign w:val="bottom"/>
          </w:tcPr>
          <w:p w14:paraId="28F7F34E" w14:textId="77777777" w:rsidR="00431C03" w:rsidRPr="0012708E" w:rsidRDefault="00431C03" w:rsidP="00431C03">
            <w:pPr>
              <w:spacing w:line="240" w:lineRule="atLeast"/>
              <w:ind w:left="-18" w:right="-270"/>
              <w:rPr>
                <w:rFonts w:cs="Times New Roman"/>
                <w:szCs w:val="22"/>
                <w:cs/>
                <w:lang w:bidi="th-TH"/>
              </w:rPr>
            </w:pPr>
            <w:r w:rsidRPr="0012708E">
              <w:rPr>
                <w:rFonts w:cs="Times New Roman"/>
                <w:szCs w:val="22"/>
                <w:lang w:bidi="th-TH"/>
              </w:rPr>
              <w:t xml:space="preserve">Deposits </w:t>
            </w:r>
          </w:p>
        </w:tc>
        <w:tc>
          <w:tcPr>
            <w:tcW w:w="1310" w:type="dxa"/>
          </w:tcPr>
          <w:p w14:paraId="4B3DBEAB" w14:textId="7DC89D72"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lang w:bidi="th-TH"/>
              </w:rPr>
              <w:t>42,515,410</w:t>
            </w:r>
          </w:p>
        </w:tc>
        <w:tc>
          <w:tcPr>
            <w:tcW w:w="236" w:type="dxa"/>
          </w:tcPr>
          <w:p w14:paraId="1AC87CF7" w14:textId="77777777" w:rsidR="00431C03" w:rsidRPr="00C36A5E" w:rsidRDefault="00431C03" w:rsidP="00431C03">
            <w:pPr>
              <w:tabs>
                <w:tab w:val="decimal" w:pos="1042"/>
              </w:tabs>
              <w:spacing w:line="240" w:lineRule="atLeast"/>
              <w:ind w:right="-150"/>
              <w:rPr>
                <w:rFonts w:cs="Times New Roman"/>
                <w:szCs w:val="22"/>
                <w:rtl/>
                <w:cs/>
              </w:rPr>
            </w:pPr>
          </w:p>
        </w:tc>
        <w:tc>
          <w:tcPr>
            <w:tcW w:w="1311" w:type="dxa"/>
          </w:tcPr>
          <w:p w14:paraId="186ED737" w14:textId="3E8EE0EC"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95,083,313</w:t>
            </w:r>
          </w:p>
        </w:tc>
        <w:tc>
          <w:tcPr>
            <w:tcW w:w="236" w:type="dxa"/>
          </w:tcPr>
          <w:p w14:paraId="6F431765" w14:textId="77777777" w:rsidR="00431C03" w:rsidRPr="00C36A5E" w:rsidRDefault="00431C03" w:rsidP="00431C03">
            <w:pPr>
              <w:tabs>
                <w:tab w:val="decimal" w:pos="1042"/>
              </w:tabs>
              <w:spacing w:line="240" w:lineRule="atLeast"/>
              <w:ind w:right="-150"/>
              <w:rPr>
                <w:rFonts w:cs="Times New Roman"/>
                <w:szCs w:val="22"/>
                <w:rtl/>
                <w:cs/>
              </w:rPr>
            </w:pPr>
          </w:p>
        </w:tc>
        <w:tc>
          <w:tcPr>
            <w:tcW w:w="1310" w:type="dxa"/>
          </w:tcPr>
          <w:p w14:paraId="7BE5634A" w14:textId="64DBFBBC"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lang w:bidi="th-TH"/>
              </w:rPr>
              <w:t>3,489,694</w:t>
            </w:r>
          </w:p>
        </w:tc>
        <w:tc>
          <w:tcPr>
            <w:tcW w:w="248" w:type="dxa"/>
          </w:tcPr>
          <w:p w14:paraId="2A1F19C7" w14:textId="77777777" w:rsidR="00431C03" w:rsidRPr="00C36A5E" w:rsidRDefault="00431C03" w:rsidP="00431C03">
            <w:pPr>
              <w:tabs>
                <w:tab w:val="decimal" w:pos="1042"/>
              </w:tabs>
              <w:spacing w:line="240" w:lineRule="atLeast"/>
              <w:ind w:right="-150"/>
              <w:rPr>
                <w:rFonts w:cs="Times New Roman"/>
                <w:szCs w:val="22"/>
                <w:rtl/>
                <w:cs/>
              </w:rPr>
            </w:pPr>
          </w:p>
        </w:tc>
        <w:tc>
          <w:tcPr>
            <w:tcW w:w="1310" w:type="dxa"/>
          </w:tcPr>
          <w:p w14:paraId="062C9F91" w14:textId="5EE3DC2D"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57" w:type="dxa"/>
          </w:tcPr>
          <w:p w14:paraId="78F240F5" w14:textId="77777777" w:rsidR="00431C03" w:rsidRPr="00C36A5E" w:rsidRDefault="00431C03" w:rsidP="00431C03">
            <w:pPr>
              <w:tabs>
                <w:tab w:val="decimal" w:pos="1042"/>
              </w:tabs>
              <w:spacing w:line="240" w:lineRule="atLeast"/>
              <w:ind w:right="-150"/>
              <w:rPr>
                <w:rFonts w:cs="Times New Roman"/>
                <w:szCs w:val="22"/>
              </w:rPr>
            </w:pPr>
          </w:p>
        </w:tc>
        <w:tc>
          <w:tcPr>
            <w:tcW w:w="1310" w:type="dxa"/>
          </w:tcPr>
          <w:p w14:paraId="00B2FB8E" w14:textId="1BC9FC65"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43" w:type="dxa"/>
          </w:tcPr>
          <w:p w14:paraId="6D69367F" w14:textId="77777777" w:rsidR="00431C03" w:rsidRPr="00C36A5E" w:rsidRDefault="00431C03" w:rsidP="00431C03">
            <w:pPr>
              <w:tabs>
                <w:tab w:val="decimal" w:pos="1042"/>
              </w:tabs>
              <w:spacing w:line="240" w:lineRule="atLeast"/>
              <w:ind w:right="-150"/>
              <w:rPr>
                <w:rFonts w:cs="Times New Roman"/>
                <w:szCs w:val="22"/>
              </w:rPr>
            </w:pPr>
          </w:p>
        </w:tc>
        <w:tc>
          <w:tcPr>
            <w:tcW w:w="1301" w:type="dxa"/>
          </w:tcPr>
          <w:p w14:paraId="785CA404" w14:textId="4F774146" w:rsidR="00431C03" w:rsidRPr="00C36A5E" w:rsidRDefault="00B619E0" w:rsidP="00B95516">
            <w:pPr>
              <w:tabs>
                <w:tab w:val="decimal" w:pos="1042"/>
              </w:tabs>
              <w:spacing w:line="240" w:lineRule="atLeast"/>
              <w:ind w:right="-150" w:hanging="136"/>
              <w:rPr>
                <w:rFonts w:cs="Times New Roman"/>
                <w:szCs w:val="22"/>
                <w:rtl/>
                <w:cs/>
              </w:rPr>
            </w:pPr>
            <w:r w:rsidRPr="00C36A5E">
              <w:rPr>
                <w:rFonts w:cs="Times New Roman"/>
                <w:szCs w:val="22"/>
              </w:rPr>
              <w:t>141,088,417</w:t>
            </w:r>
          </w:p>
        </w:tc>
      </w:tr>
      <w:tr w:rsidR="00431C03" w:rsidRPr="00F8039F" w14:paraId="0E732E5D" w14:textId="77777777">
        <w:trPr>
          <w:cantSplit/>
        </w:trPr>
        <w:tc>
          <w:tcPr>
            <w:tcW w:w="4680" w:type="dxa"/>
          </w:tcPr>
          <w:p w14:paraId="327E3BBB" w14:textId="77777777" w:rsidR="00431C03" w:rsidRPr="0012708E" w:rsidRDefault="00431C03" w:rsidP="00431C03">
            <w:pPr>
              <w:spacing w:line="240" w:lineRule="atLeast"/>
              <w:ind w:left="-18" w:right="-270"/>
              <w:rPr>
                <w:rFonts w:cs="Times New Roman"/>
                <w:szCs w:val="22"/>
                <w:lang w:bidi="th-TH"/>
              </w:rPr>
            </w:pPr>
            <w:r w:rsidRPr="0012708E">
              <w:rPr>
                <w:rFonts w:cs="Times New Roman"/>
                <w:szCs w:val="22"/>
                <w:lang w:bidi="th-TH"/>
              </w:rPr>
              <w:t>Interbank and money market items</w:t>
            </w:r>
          </w:p>
        </w:tc>
        <w:tc>
          <w:tcPr>
            <w:tcW w:w="1310" w:type="dxa"/>
            <w:vAlign w:val="bottom"/>
          </w:tcPr>
          <w:p w14:paraId="2FC6500C" w14:textId="04BBB2AC"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lang w:bidi="th-TH"/>
              </w:rPr>
              <w:t>509,308</w:t>
            </w:r>
          </w:p>
        </w:tc>
        <w:tc>
          <w:tcPr>
            <w:tcW w:w="236" w:type="dxa"/>
          </w:tcPr>
          <w:p w14:paraId="65F9B167" w14:textId="77777777" w:rsidR="00431C03" w:rsidRPr="00C36A5E" w:rsidRDefault="00431C03" w:rsidP="00431C03">
            <w:pPr>
              <w:tabs>
                <w:tab w:val="decimal" w:pos="1042"/>
              </w:tabs>
              <w:spacing w:line="240" w:lineRule="atLeast"/>
              <w:ind w:right="-150"/>
              <w:rPr>
                <w:rFonts w:cs="Times New Roman"/>
                <w:szCs w:val="22"/>
                <w:rtl/>
                <w:cs/>
              </w:rPr>
            </w:pPr>
          </w:p>
        </w:tc>
        <w:tc>
          <w:tcPr>
            <w:tcW w:w="1311" w:type="dxa"/>
            <w:vAlign w:val="bottom"/>
          </w:tcPr>
          <w:p w14:paraId="37179C7A" w14:textId="1B9C2FBC"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lang w:bidi="th-TH"/>
              </w:rPr>
              <w:t>3,722,22</w:t>
            </w:r>
            <w:r w:rsidR="00D110B0">
              <w:rPr>
                <w:rFonts w:cs="Times New Roman"/>
                <w:szCs w:val="22"/>
                <w:lang w:bidi="th-TH"/>
              </w:rPr>
              <w:t>3</w:t>
            </w:r>
          </w:p>
        </w:tc>
        <w:tc>
          <w:tcPr>
            <w:tcW w:w="236" w:type="dxa"/>
          </w:tcPr>
          <w:p w14:paraId="1FDAC8EB" w14:textId="77777777" w:rsidR="00431C03" w:rsidRPr="00C36A5E" w:rsidRDefault="00431C03" w:rsidP="00431C03">
            <w:pPr>
              <w:tabs>
                <w:tab w:val="decimal" w:pos="1042"/>
              </w:tabs>
              <w:spacing w:line="240" w:lineRule="atLeast"/>
              <w:ind w:right="-150"/>
              <w:rPr>
                <w:rFonts w:cs="Times New Roman"/>
                <w:szCs w:val="22"/>
                <w:rtl/>
                <w:cs/>
              </w:rPr>
            </w:pPr>
          </w:p>
        </w:tc>
        <w:tc>
          <w:tcPr>
            <w:tcW w:w="1310" w:type="dxa"/>
            <w:vAlign w:val="bottom"/>
          </w:tcPr>
          <w:p w14:paraId="275A959F" w14:textId="6ECD4D68" w:rsidR="00431C03" w:rsidRPr="00AA6956" w:rsidRDefault="00B619E0" w:rsidP="00431C03">
            <w:pPr>
              <w:tabs>
                <w:tab w:val="decimal" w:pos="1042"/>
              </w:tabs>
              <w:spacing w:line="240" w:lineRule="atLeast"/>
              <w:ind w:right="-150"/>
              <w:rPr>
                <w:rFonts w:cs="Times New Roman"/>
                <w:szCs w:val="22"/>
                <w:lang w:val="en-US"/>
              </w:rPr>
            </w:pPr>
            <w:r w:rsidRPr="00C36A5E">
              <w:rPr>
                <w:rFonts w:cs="Times New Roman"/>
                <w:szCs w:val="22"/>
                <w:lang w:val="en-US"/>
              </w:rPr>
              <w:t>15,097,296</w:t>
            </w:r>
          </w:p>
        </w:tc>
        <w:tc>
          <w:tcPr>
            <w:tcW w:w="248" w:type="dxa"/>
          </w:tcPr>
          <w:p w14:paraId="592ABBB8" w14:textId="77777777" w:rsidR="00431C03" w:rsidRPr="00C36A5E" w:rsidRDefault="00431C03" w:rsidP="00431C03">
            <w:pPr>
              <w:tabs>
                <w:tab w:val="decimal" w:pos="1042"/>
              </w:tabs>
              <w:spacing w:line="240" w:lineRule="atLeast"/>
              <w:ind w:right="-150"/>
              <w:rPr>
                <w:rFonts w:cs="Times New Roman"/>
                <w:szCs w:val="22"/>
                <w:rtl/>
                <w:cs/>
              </w:rPr>
            </w:pPr>
          </w:p>
        </w:tc>
        <w:tc>
          <w:tcPr>
            <w:tcW w:w="1310" w:type="dxa"/>
          </w:tcPr>
          <w:p w14:paraId="57705C35" w14:textId="784F6561"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57" w:type="dxa"/>
          </w:tcPr>
          <w:p w14:paraId="0C8E3958" w14:textId="77777777" w:rsidR="00431C03" w:rsidRPr="00C36A5E" w:rsidRDefault="00431C03" w:rsidP="00431C03">
            <w:pPr>
              <w:tabs>
                <w:tab w:val="decimal" w:pos="1042"/>
              </w:tabs>
              <w:spacing w:line="240" w:lineRule="atLeast"/>
              <w:ind w:right="-150"/>
              <w:rPr>
                <w:rFonts w:cs="Times New Roman"/>
                <w:szCs w:val="22"/>
                <w:rtl/>
                <w:cs/>
              </w:rPr>
            </w:pPr>
          </w:p>
        </w:tc>
        <w:tc>
          <w:tcPr>
            <w:tcW w:w="1310" w:type="dxa"/>
          </w:tcPr>
          <w:p w14:paraId="473AA183" w14:textId="7A1B530D"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43" w:type="dxa"/>
          </w:tcPr>
          <w:p w14:paraId="2F52EF70" w14:textId="77777777" w:rsidR="00431C03" w:rsidRPr="00C36A5E" w:rsidRDefault="00431C03" w:rsidP="00431C03">
            <w:pPr>
              <w:tabs>
                <w:tab w:val="decimal" w:pos="1042"/>
              </w:tabs>
              <w:spacing w:line="240" w:lineRule="atLeast"/>
              <w:ind w:right="-150"/>
              <w:rPr>
                <w:rFonts w:cs="Times New Roman"/>
                <w:szCs w:val="22"/>
              </w:rPr>
            </w:pPr>
          </w:p>
        </w:tc>
        <w:tc>
          <w:tcPr>
            <w:tcW w:w="1301" w:type="dxa"/>
            <w:vAlign w:val="bottom"/>
          </w:tcPr>
          <w:p w14:paraId="1BB87528" w14:textId="51E0111E" w:rsidR="00431C03" w:rsidRPr="00C36A5E" w:rsidRDefault="00B619E0" w:rsidP="00B95516">
            <w:pPr>
              <w:tabs>
                <w:tab w:val="decimal" w:pos="1042"/>
              </w:tabs>
              <w:spacing w:line="240" w:lineRule="atLeast"/>
              <w:ind w:right="-150" w:hanging="136"/>
              <w:rPr>
                <w:rFonts w:cs="Times New Roman"/>
                <w:szCs w:val="22"/>
              </w:rPr>
            </w:pPr>
            <w:r w:rsidRPr="00C36A5E">
              <w:rPr>
                <w:rFonts w:cs="Times New Roman"/>
                <w:szCs w:val="22"/>
              </w:rPr>
              <w:t>19,328,82</w:t>
            </w:r>
            <w:r w:rsidR="00402056">
              <w:rPr>
                <w:rFonts w:cs="Times New Roman"/>
                <w:szCs w:val="22"/>
              </w:rPr>
              <w:t>7</w:t>
            </w:r>
          </w:p>
        </w:tc>
      </w:tr>
      <w:tr w:rsidR="00431C03" w:rsidRPr="00F8039F" w14:paraId="61F5110E" w14:textId="77777777" w:rsidTr="002C7DEB">
        <w:trPr>
          <w:cantSplit/>
        </w:trPr>
        <w:tc>
          <w:tcPr>
            <w:tcW w:w="4680" w:type="dxa"/>
          </w:tcPr>
          <w:p w14:paraId="73C66D6A" w14:textId="77777777" w:rsidR="00431C03" w:rsidRPr="0012708E" w:rsidRDefault="00431C03" w:rsidP="00431C03">
            <w:pPr>
              <w:spacing w:line="240" w:lineRule="atLeast"/>
              <w:ind w:left="-18"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310" w:type="dxa"/>
          </w:tcPr>
          <w:p w14:paraId="1E606E3A" w14:textId="430B9C95"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lang w:bidi="th-TH"/>
              </w:rPr>
              <w:t>246,756</w:t>
            </w:r>
          </w:p>
        </w:tc>
        <w:tc>
          <w:tcPr>
            <w:tcW w:w="236" w:type="dxa"/>
          </w:tcPr>
          <w:p w14:paraId="74715E24" w14:textId="77777777" w:rsidR="00431C03" w:rsidRPr="00AA6956" w:rsidRDefault="00431C03" w:rsidP="00431C03">
            <w:pPr>
              <w:tabs>
                <w:tab w:val="decimal" w:pos="1042"/>
              </w:tabs>
              <w:spacing w:line="240" w:lineRule="atLeast"/>
              <w:ind w:right="-150"/>
              <w:rPr>
                <w:rFonts w:cs="Times New Roman"/>
                <w:szCs w:val="22"/>
                <w:lang w:bidi="th-TH"/>
              </w:rPr>
            </w:pPr>
          </w:p>
        </w:tc>
        <w:tc>
          <w:tcPr>
            <w:tcW w:w="1311" w:type="dxa"/>
          </w:tcPr>
          <w:p w14:paraId="3C357853" w14:textId="616EB41E"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36" w:type="dxa"/>
          </w:tcPr>
          <w:p w14:paraId="6A55DBB2" w14:textId="77777777" w:rsidR="00431C03" w:rsidRPr="00C36A5E" w:rsidRDefault="00431C03" w:rsidP="00431C03">
            <w:pPr>
              <w:tabs>
                <w:tab w:val="decimal" w:pos="1042"/>
              </w:tabs>
              <w:spacing w:line="240" w:lineRule="atLeast"/>
              <w:ind w:right="-150"/>
              <w:rPr>
                <w:rFonts w:cs="Times New Roman"/>
                <w:szCs w:val="22"/>
              </w:rPr>
            </w:pPr>
          </w:p>
        </w:tc>
        <w:tc>
          <w:tcPr>
            <w:tcW w:w="1310" w:type="dxa"/>
          </w:tcPr>
          <w:p w14:paraId="7ADA29CE" w14:textId="3FC6D550"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48" w:type="dxa"/>
          </w:tcPr>
          <w:p w14:paraId="1E82C47D" w14:textId="77777777" w:rsidR="00431C03" w:rsidRPr="00C36A5E" w:rsidRDefault="00431C03" w:rsidP="00431C03">
            <w:pPr>
              <w:tabs>
                <w:tab w:val="decimal" w:pos="1042"/>
              </w:tabs>
              <w:spacing w:line="240" w:lineRule="atLeast"/>
              <w:ind w:right="-150"/>
              <w:rPr>
                <w:rFonts w:cs="Times New Roman"/>
                <w:szCs w:val="22"/>
              </w:rPr>
            </w:pPr>
          </w:p>
        </w:tc>
        <w:tc>
          <w:tcPr>
            <w:tcW w:w="1310" w:type="dxa"/>
          </w:tcPr>
          <w:p w14:paraId="19B8C49B" w14:textId="216F375A"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57" w:type="dxa"/>
          </w:tcPr>
          <w:p w14:paraId="605B35F0" w14:textId="77777777" w:rsidR="00431C03" w:rsidRPr="00AA6956" w:rsidRDefault="00431C03" w:rsidP="00431C03">
            <w:pPr>
              <w:tabs>
                <w:tab w:val="decimal" w:pos="1042"/>
              </w:tabs>
              <w:spacing w:line="240" w:lineRule="atLeast"/>
              <w:ind w:right="-150"/>
              <w:rPr>
                <w:rFonts w:cs="Times New Roman"/>
                <w:szCs w:val="22"/>
                <w:lang w:bidi="th-TH"/>
              </w:rPr>
            </w:pPr>
          </w:p>
        </w:tc>
        <w:tc>
          <w:tcPr>
            <w:tcW w:w="1310" w:type="dxa"/>
          </w:tcPr>
          <w:p w14:paraId="26312AE8" w14:textId="61D0E438"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43" w:type="dxa"/>
          </w:tcPr>
          <w:p w14:paraId="4747BD47" w14:textId="77777777" w:rsidR="00431C03" w:rsidRPr="00C36A5E" w:rsidRDefault="00431C03" w:rsidP="00431C03">
            <w:pPr>
              <w:tabs>
                <w:tab w:val="decimal" w:pos="1042"/>
              </w:tabs>
              <w:spacing w:line="240" w:lineRule="atLeast"/>
              <w:ind w:right="-150"/>
              <w:rPr>
                <w:rFonts w:cs="Times New Roman"/>
                <w:szCs w:val="22"/>
              </w:rPr>
            </w:pPr>
          </w:p>
        </w:tc>
        <w:tc>
          <w:tcPr>
            <w:tcW w:w="1301" w:type="dxa"/>
          </w:tcPr>
          <w:p w14:paraId="26353312" w14:textId="54931684" w:rsidR="00431C03" w:rsidRPr="00C36A5E" w:rsidRDefault="00B619E0" w:rsidP="00B95516">
            <w:pPr>
              <w:tabs>
                <w:tab w:val="decimal" w:pos="1042"/>
              </w:tabs>
              <w:spacing w:line="240" w:lineRule="atLeast"/>
              <w:ind w:right="-150" w:hanging="136"/>
              <w:rPr>
                <w:rFonts w:cs="Times New Roman"/>
                <w:szCs w:val="22"/>
              </w:rPr>
            </w:pPr>
            <w:r w:rsidRPr="00C36A5E">
              <w:rPr>
                <w:rFonts w:cs="Times New Roman"/>
                <w:szCs w:val="22"/>
              </w:rPr>
              <w:t>246,756</w:t>
            </w:r>
          </w:p>
        </w:tc>
      </w:tr>
      <w:tr w:rsidR="00431C03" w:rsidRPr="00F8039F" w14:paraId="1996CDDF" w14:textId="77777777" w:rsidTr="002C7DEB">
        <w:trPr>
          <w:cantSplit/>
        </w:trPr>
        <w:tc>
          <w:tcPr>
            <w:tcW w:w="4680" w:type="dxa"/>
          </w:tcPr>
          <w:p w14:paraId="119C25EC" w14:textId="77777777" w:rsidR="00431C03" w:rsidRPr="0012708E" w:rsidRDefault="00431C03" w:rsidP="00431C03">
            <w:pPr>
              <w:spacing w:line="240" w:lineRule="atLeast"/>
              <w:ind w:left="-18" w:right="-270"/>
              <w:rPr>
                <w:rFonts w:cs="Times New Roman"/>
                <w:szCs w:val="22"/>
                <w:lang w:bidi="th-TH"/>
              </w:rPr>
            </w:pPr>
            <w:r w:rsidRPr="0012708E">
              <w:rPr>
                <w:rFonts w:cs="Times New Roman"/>
                <w:szCs w:val="22"/>
                <w:lang w:bidi="th-TH"/>
              </w:rPr>
              <w:t>Debt issued and borrowings</w:t>
            </w:r>
          </w:p>
        </w:tc>
        <w:tc>
          <w:tcPr>
            <w:tcW w:w="1310" w:type="dxa"/>
          </w:tcPr>
          <w:p w14:paraId="2E678E6D" w14:textId="6CFD1507"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36" w:type="dxa"/>
          </w:tcPr>
          <w:p w14:paraId="55CFAE35" w14:textId="77777777" w:rsidR="00431C03" w:rsidRPr="00C36A5E" w:rsidRDefault="00431C03" w:rsidP="00431C03">
            <w:pPr>
              <w:tabs>
                <w:tab w:val="decimal" w:pos="1042"/>
              </w:tabs>
              <w:spacing w:line="240" w:lineRule="atLeast"/>
              <w:ind w:right="-150"/>
              <w:rPr>
                <w:rFonts w:cs="Times New Roman"/>
                <w:szCs w:val="22"/>
              </w:rPr>
            </w:pPr>
          </w:p>
        </w:tc>
        <w:tc>
          <w:tcPr>
            <w:tcW w:w="1311" w:type="dxa"/>
          </w:tcPr>
          <w:p w14:paraId="1B5B1374" w14:textId="4C811039"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36" w:type="dxa"/>
          </w:tcPr>
          <w:p w14:paraId="100607B6" w14:textId="77777777" w:rsidR="00431C03" w:rsidRPr="00C36A5E" w:rsidRDefault="00431C03" w:rsidP="00431C03">
            <w:pPr>
              <w:tabs>
                <w:tab w:val="decimal" w:pos="1042"/>
              </w:tabs>
              <w:spacing w:line="240" w:lineRule="atLeast"/>
              <w:ind w:right="-150"/>
              <w:rPr>
                <w:rFonts w:cs="Times New Roman"/>
                <w:szCs w:val="22"/>
              </w:rPr>
            </w:pPr>
          </w:p>
        </w:tc>
        <w:tc>
          <w:tcPr>
            <w:tcW w:w="1310" w:type="dxa"/>
          </w:tcPr>
          <w:p w14:paraId="526277EE" w14:textId="72AB652A"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48" w:type="dxa"/>
          </w:tcPr>
          <w:p w14:paraId="269FC2C0" w14:textId="77777777" w:rsidR="00431C03" w:rsidRPr="00C36A5E" w:rsidRDefault="00431C03" w:rsidP="00431C03">
            <w:pPr>
              <w:tabs>
                <w:tab w:val="decimal" w:pos="1042"/>
              </w:tabs>
              <w:spacing w:line="240" w:lineRule="atLeast"/>
              <w:ind w:right="-150"/>
              <w:rPr>
                <w:rFonts w:cs="Times New Roman"/>
                <w:szCs w:val="22"/>
              </w:rPr>
            </w:pPr>
          </w:p>
        </w:tc>
        <w:tc>
          <w:tcPr>
            <w:tcW w:w="1310" w:type="dxa"/>
          </w:tcPr>
          <w:p w14:paraId="59FEF8B2" w14:textId="024C89B4" w:rsidR="00431C03" w:rsidRPr="00C36A5E" w:rsidRDefault="00B619E0" w:rsidP="00431C03">
            <w:pPr>
              <w:tabs>
                <w:tab w:val="decimal" w:pos="1042"/>
              </w:tabs>
              <w:spacing w:line="240" w:lineRule="atLeast"/>
              <w:ind w:right="-150"/>
              <w:rPr>
                <w:rFonts w:cs="Times New Roman"/>
                <w:szCs w:val="22"/>
              </w:rPr>
            </w:pPr>
            <w:r w:rsidRPr="00C36A5E">
              <w:rPr>
                <w:rFonts w:cs="Times New Roman"/>
                <w:szCs w:val="22"/>
              </w:rPr>
              <w:t>2,648,291</w:t>
            </w:r>
          </w:p>
        </w:tc>
        <w:tc>
          <w:tcPr>
            <w:tcW w:w="257" w:type="dxa"/>
          </w:tcPr>
          <w:p w14:paraId="2597A04E" w14:textId="77777777" w:rsidR="00431C03" w:rsidRPr="00C36A5E" w:rsidRDefault="00431C03" w:rsidP="00431C03">
            <w:pPr>
              <w:tabs>
                <w:tab w:val="decimal" w:pos="1042"/>
              </w:tabs>
              <w:spacing w:line="240" w:lineRule="atLeast"/>
              <w:ind w:right="-150"/>
              <w:rPr>
                <w:rFonts w:cs="Times New Roman"/>
                <w:szCs w:val="22"/>
              </w:rPr>
            </w:pPr>
          </w:p>
        </w:tc>
        <w:tc>
          <w:tcPr>
            <w:tcW w:w="1310" w:type="dxa"/>
          </w:tcPr>
          <w:p w14:paraId="44ED896E" w14:textId="5698F30F"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43" w:type="dxa"/>
          </w:tcPr>
          <w:p w14:paraId="67BE2A88" w14:textId="77777777" w:rsidR="00431C03" w:rsidRPr="00C36A5E" w:rsidRDefault="00431C03" w:rsidP="00431C03">
            <w:pPr>
              <w:tabs>
                <w:tab w:val="decimal" w:pos="1042"/>
              </w:tabs>
              <w:spacing w:line="240" w:lineRule="atLeast"/>
              <w:ind w:right="-150"/>
              <w:rPr>
                <w:rFonts w:cs="Times New Roman"/>
                <w:szCs w:val="22"/>
              </w:rPr>
            </w:pPr>
          </w:p>
        </w:tc>
        <w:tc>
          <w:tcPr>
            <w:tcW w:w="1301" w:type="dxa"/>
          </w:tcPr>
          <w:p w14:paraId="0572A0FD" w14:textId="42A38D12" w:rsidR="00431C03" w:rsidRPr="00C36A5E" w:rsidRDefault="00B619E0" w:rsidP="00B95516">
            <w:pPr>
              <w:tabs>
                <w:tab w:val="decimal" w:pos="1042"/>
              </w:tabs>
              <w:spacing w:line="240" w:lineRule="atLeast"/>
              <w:ind w:right="-150" w:hanging="136"/>
              <w:rPr>
                <w:rFonts w:cs="Times New Roman"/>
                <w:szCs w:val="22"/>
              </w:rPr>
            </w:pPr>
            <w:r w:rsidRPr="00C36A5E">
              <w:rPr>
                <w:rFonts w:cs="Times New Roman"/>
                <w:szCs w:val="22"/>
              </w:rPr>
              <w:t>2,648,291</w:t>
            </w:r>
          </w:p>
        </w:tc>
      </w:tr>
      <w:tr w:rsidR="00431C03" w:rsidRPr="00F8039F" w14:paraId="2413946D" w14:textId="77777777" w:rsidTr="002C7DEB">
        <w:trPr>
          <w:cantSplit/>
        </w:trPr>
        <w:tc>
          <w:tcPr>
            <w:tcW w:w="4680" w:type="dxa"/>
          </w:tcPr>
          <w:p w14:paraId="4964B42F" w14:textId="77777777" w:rsidR="00431C03" w:rsidRPr="0012708E" w:rsidRDefault="00431C03" w:rsidP="00431C03">
            <w:pPr>
              <w:spacing w:line="240" w:lineRule="atLeast"/>
              <w:ind w:left="-18" w:right="-270"/>
              <w:rPr>
                <w:rFonts w:cs="Times New Roman"/>
                <w:szCs w:val="22"/>
                <w:lang w:bidi="th-TH"/>
              </w:rPr>
            </w:pPr>
            <w:r w:rsidRPr="0012708E">
              <w:rPr>
                <w:rFonts w:cs="Times New Roman"/>
                <w:szCs w:val="22"/>
                <w:lang w:bidi="th-TH"/>
              </w:rPr>
              <w:t>Other financial liabilities</w:t>
            </w:r>
          </w:p>
        </w:tc>
        <w:tc>
          <w:tcPr>
            <w:tcW w:w="1310" w:type="dxa"/>
            <w:tcBorders>
              <w:bottom w:val="single" w:sz="4" w:space="0" w:color="auto"/>
            </w:tcBorders>
          </w:tcPr>
          <w:p w14:paraId="3761568D" w14:textId="219D04B1"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36" w:type="dxa"/>
          </w:tcPr>
          <w:p w14:paraId="2C423325" w14:textId="77777777" w:rsidR="00431C03" w:rsidRPr="00C36A5E" w:rsidRDefault="00431C03" w:rsidP="00431C03">
            <w:pPr>
              <w:tabs>
                <w:tab w:val="decimal" w:pos="1042"/>
              </w:tabs>
              <w:spacing w:line="240" w:lineRule="atLeast"/>
              <w:ind w:right="-150"/>
              <w:rPr>
                <w:rFonts w:cs="Times New Roman"/>
                <w:szCs w:val="22"/>
              </w:rPr>
            </w:pPr>
          </w:p>
        </w:tc>
        <w:tc>
          <w:tcPr>
            <w:tcW w:w="1311" w:type="dxa"/>
            <w:tcBorders>
              <w:bottom w:val="single" w:sz="4" w:space="0" w:color="auto"/>
            </w:tcBorders>
          </w:tcPr>
          <w:p w14:paraId="02B0D6B5" w14:textId="1BFD933A" w:rsidR="00431C03" w:rsidRPr="00C36A5E" w:rsidRDefault="00D110B0" w:rsidP="00431C03">
            <w:pPr>
              <w:tabs>
                <w:tab w:val="decimal" w:pos="1042"/>
              </w:tabs>
              <w:spacing w:line="240" w:lineRule="atLeast"/>
              <w:ind w:right="-150"/>
              <w:rPr>
                <w:rFonts w:cs="Times New Roman"/>
                <w:szCs w:val="22"/>
              </w:rPr>
            </w:pPr>
            <w:r>
              <w:rPr>
                <w:rFonts w:cs="Times New Roman"/>
                <w:szCs w:val="22"/>
              </w:rPr>
              <w:t>2,198,339</w:t>
            </w:r>
          </w:p>
        </w:tc>
        <w:tc>
          <w:tcPr>
            <w:tcW w:w="236" w:type="dxa"/>
          </w:tcPr>
          <w:p w14:paraId="55297D13" w14:textId="77777777" w:rsidR="00431C03" w:rsidRPr="00C36A5E" w:rsidRDefault="00431C03" w:rsidP="00431C03">
            <w:pPr>
              <w:tabs>
                <w:tab w:val="decimal" w:pos="1042"/>
              </w:tabs>
              <w:spacing w:line="240" w:lineRule="atLeast"/>
              <w:ind w:right="-150"/>
              <w:rPr>
                <w:rFonts w:cs="Times New Roman"/>
                <w:szCs w:val="22"/>
              </w:rPr>
            </w:pPr>
          </w:p>
        </w:tc>
        <w:tc>
          <w:tcPr>
            <w:tcW w:w="1310" w:type="dxa"/>
            <w:tcBorders>
              <w:bottom w:val="single" w:sz="4" w:space="0" w:color="auto"/>
            </w:tcBorders>
          </w:tcPr>
          <w:p w14:paraId="33B018E6" w14:textId="6A05DE0D" w:rsidR="00431C03" w:rsidRPr="00C36A5E" w:rsidRDefault="002B0F7B" w:rsidP="00431C03">
            <w:pPr>
              <w:tabs>
                <w:tab w:val="decimal" w:pos="1042"/>
              </w:tabs>
              <w:spacing w:line="240" w:lineRule="atLeast"/>
              <w:ind w:right="-150"/>
              <w:rPr>
                <w:rFonts w:cs="Times New Roman"/>
                <w:szCs w:val="22"/>
              </w:rPr>
            </w:pPr>
            <w:r>
              <w:rPr>
                <w:rFonts w:cs="Times New Roman"/>
                <w:szCs w:val="22"/>
              </w:rPr>
              <w:t>13,263</w:t>
            </w:r>
          </w:p>
        </w:tc>
        <w:tc>
          <w:tcPr>
            <w:tcW w:w="248" w:type="dxa"/>
          </w:tcPr>
          <w:p w14:paraId="05B7F59E" w14:textId="77777777" w:rsidR="00431C03" w:rsidRPr="00C36A5E" w:rsidRDefault="00431C03" w:rsidP="00431C03">
            <w:pPr>
              <w:tabs>
                <w:tab w:val="decimal" w:pos="1042"/>
              </w:tabs>
              <w:spacing w:line="240" w:lineRule="atLeast"/>
              <w:ind w:right="-150"/>
              <w:rPr>
                <w:rFonts w:cs="Times New Roman"/>
                <w:szCs w:val="22"/>
              </w:rPr>
            </w:pPr>
          </w:p>
        </w:tc>
        <w:tc>
          <w:tcPr>
            <w:tcW w:w="1310" w:type="dxa"/>
            <w:tcBorders>
              <w:bottom w:val="single" w:sz="4" w:space="0" w:color="auto"/>
            </w:tcBorders>
          </w:tcPr>
          <w:p w14:paraId="7D565B80" w14:textId="26B18E39"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57" w:type="dxa"/>
          </w:tcPr>
          <w:p w14:paraId="75014B09" w14:textId="77777777" w:rsidR="00431C03" w:rsidRPr="00C36A5E" w:rsidRDefault="00431C03" w:rsidP="00431C03">
            <w:pPr>
              <w:tabs>
                <w:tab w:val="decimal" w:pos="1042"/>
              </w:tabs>
              <w:spacing w:line="240" w:lineRule="atLeast"/>
              <w:ind w:right="-150"/>
              <w:rPr>
                <w:rFonts w:cs="Times New Roman"/>
                <w:szCs w:val="22"/>
              </w:rPr>
            </w:pPr>
          </w:p>
        </w:tc>
        <w:tc>
          <w:tcPr>
            <w:tcW w:w="1310" w:type="dxa"/>
            <w:tcBorders>
              <w:bottom w:val="single" w:sz="4" w:space="0" w:color="auto"/>
            </w:tcBorders>
          </w:tcPr>
          <w:p w14:paraId="4DA89D1E" w14:textId="5CB77CDC" w:rsidR="00431C03" w:rsidRPr="00AA6956" w:rsidRDefault="00B619E0" w:rsidP="00431C03">
            <w:pPr>
              <w:tabs>
                <w:tab w:val="decimal" w:pos="1042"/>
              </w:tabs>
              <w:spacing w:line="240" w:lineRule="atLeast"/>
              <w:ind w:right="-150"/>
              <w:rPr>
                <w:rFonts w:cs="Times New Roman"/>
                <w:szCs w:val="22"/>
                <w:lang w:bidi="th-TH"/>
              </w:rPr>
            </w:pPr>
            <w:r w:rsidRPr="00AA6956">
              <w:rPr>
                <w:rFonts w:cs="Times New Roman"/>
                <w:szCs w:val="22"/>
                <w:cs/>
                <w:lang w:bidi="th-TH"/>
              </w:rPr>
              <w:t>-</w:t>
            </w:r>
          </w:p>
        </w:tc>
        <w:tc>
          <w:tcPr>
            <w:tcW w:w="243" w:type="dxa"/>
          </w:tcPr>
          <w:p w14:paraId="58A063AF" w14:textId="77777777" w:rsidR="00431C03" w:rsidRPr="00C36A5E" w:rsidRDefault="00431C03" w:rsidP="00431C03">
            <w:pPr>
              <w:tabs>
                <w:tab w:val="decimal" w:pos="1042"/>
              </w:tabs>
              <w:spacing w:line="240" w:lineRule="atLeast"/>
              <w:ind w:right="-150"/>
              <w:rPr>
                <w:rFonts w:cs="Times New Roman"/>
                <w:szCs w:val="22"/>
              </w:rPr>
            </w:pPr>
          </w:p>
        </w:tc>
        <w:tc>
          <w:tcPr>
            <w:tcW w:w="1301" w:type="dxa"/>
            <w:tcBorders>
              <w:bottom w:val="single" w:sz="4" w:space="0" w:color="auto"/>
            </w:tcBorders>
          </w:tcPr>
          <w:p w14:paraId="1C1D1DF9" w14:textId="7E248B96" w:rsidR="00431C03" w:rsidRPr="00AA6956" w:rsidRDefault="005621E0" w:rsidP="00B95516">
            <w:pPr>
              <w:tabs>
                <w:tab w:val="decimal" w:pos="1042"/>
              </w:tabs>
              <w:spacing w:line="240" w:lineRule="atLeast"/>
              <w:ind w:right="-150" w:hanging="136"/>
              <w:rPr>
                <w:rFonts w:cs="Times New Roman"/>
                <w:szCs w:val="22"/>
                <w:lang w:bidi="th-TH"/>
              </w:rPr>
            </w:pPr>
            <w:r>
              <w:rPr>
                <w:rFonts w:cs="Times New Roman"/>
                <w:szCs w:val="22"/>
              </w:rPr>
              <w:t>2,211,602</w:t>
            </w:r>
          </w:p>
        </w:tc>
      </w:tr>
      <w:tr w:rsidR="00431C03" w:rsidRPr="00F8039F" w14:paraId="31D500C3" w14:textId="77777777" w:rsidTr="002C7DEB">
        <w:trPr>
          <w:cantSplit/>
        </w:trPr>
        <w:tc>
          <w:tcPr>
            <w:tcW w:w="4680" w:type="dxa"/>
            <w:vAlign w:val="bottom"/>
          </w:tcPr>
          <w:p w14:paraId="1E31F191" w14:textId="77777777" w:rsidR="00431C03" w:rsidRPr="0012708E" w:rsidRDefault="00431C03" w:rsidP="00431C03">
            <w:pPr>
              <w:spacing w:line="240" w:lineRule="atLeast"/>
              <w:ind w:left="-18"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310" w:type="dxa"/>
            <w:tcBorders>
              <w:top w:val="single" w:sz="4" w:space="0" w:color="auto"/>
              <w:bottom w:val="single" w:sz="4" w:space="0" w:color="auto"/>
            </w:tcBorders>
          </w:tcPr>
          <w:p w14:paraId="7D0D0497" w14:textId="2B0D1EF8" w:rsidR="00431C03" w:rsidRPr="00AA6956" w:rsidRDefault="00B619E0" w:rsidP="00431C03">
            <w:pPr>
              <w:tabs>
                <w:tab w:val="decimal" w:pos="1042"/>
              </w:tabs>
              <w:spacing w:line="240" w:lineRule="atLeast"/>
              <w:ind w:right="-150"/>
              <w:rPr>
                <w:rFonts w:cs="Times New Roman"/>
                <w:b/>
                <w:bCs/>
                <w:szCs w:val="22"/>
                <w:lang w:bidi="th-TH"/>
              </w:rPr>
            </w:pPr>
            <w:r w:rsidRPr="00C36A5E">
              <w:rPr>
                <w:rFonts w:cs="Times New Roman"/>
                <w:b/>
                <w:bCs/>
                <w:szCs w:val="22"/>
              </w:rPr>
              <w:t>43,271,474</w:t>
            </w:r>
          </w:p>
        </w:tc>
        <w:tc>
          <w:tcPr>
            <w:tcW w:w="236" w:type="dxa"/>
          </w:tcPr>
          <w:p w14:paraId="7776088B" w14:textId="77777777" w:rsidR="00431C03" w:rsidRPr="00C36A5E" w:rsidRDefault="00431C03" w:rsidP="00431C03">
            <w:pPr>
              <w:tabs>
                <w:tab w:val="decimal" w:pos="1042"/>
              </w:tabs>
              <w:spacing w:line="240" w:lineRule="atLeast"/>
              <w:ind w:right="-150"/>
              <w:rPr>
                <w:rFonts w:cs="Times New Roman"/>
                <w:b/>
                <w:bCs/>
                <w:szCs w:val="22"/>
                <w:rtl/>
                <w:cs/>
              </w:rPr>
            </w:pPr>
          </w:p>
        </w:tc>
        <w:tc>
          <w:tcPr>
            <w:tcW w:w="1311" w:type="dxa"/>
            <w:tcBorders>
              <w:top w:val="single" w:sz="4" w:space="0" w:color="auto"/>
              <w:bottom w:val="single" w:sz="4" w:space="0" w:color="auto"/>
            </w:tcBorders>
          </w:tcPr>
          <w:p w14:paraId="0632A7B9" w14:textId="5B0BE4CA" w:rsidR="00431C03" w:rsidRPr="00AA6956" w:rsidRDefault="00D110B0" w:rsidP="00431C03">
            <w:pPr>
              <w:tabs>
                <w:tab w:val="decimal" w:pos="1042"/>
              </w:tabs>
              <w:spacing w:line="240" w:lineRule="atLeast"/>
              <w:ind w:right="-150"/>
              <w:rPr>
                <w:rFonts w:cs="Times New Roman"/>
                <w:b/>
                <w:bCs/>
                <w:szCs w:val="22"/>
                <w:lang w:bidi="th-TH"/>
              </w:rPr>
            </w:pPr>
            <w:r>
              <w:rPr>
                <w:rFonts w:cs="Times New Roman"/>
                <w:b/>
                <w:bCs/>
                <w:szCs w:val="22"/>
                <w:lang w:bidi="th-TH"/>
              </w:rPr>
              <w:t>101,003,875</w:t>
            </w:r>
          </w:p>
        </w:tc>
        <w:tc>
          <w:tcPr>
            <w:tcW w:w="236" w:type="dxa"/>
          </w:tcPr>
          <w:p w14:paraId="605914FC" w14:textId="77777777" w:rsidR="00431C03" w:rsidRPr="00C36A5E" w:rsidRDefault="00431C03" w:rsidP="00431C03">
            <w:pPr>
              <w:tabs>
                <w:tab w:val="decimal" w:pos="1042"/>
              </w:tabs>
              <w:spacing w:line="240" w:lineRule="atLeast"/>
              <w:ind w:right="-150"/>
              <w:rPr>
                <w:rFonts w:cs="Times New Roman"/>
                <w:b/>
                <w:bCs/>
                <w:szCs w:val="22"/>
                <w:rtl/>
                <w:cs/>
              </w:rPr>
            </w:pPr>
          </w:p>
        </w:tc>
        <w:tc>
          <w:tcPr>
            <w:tcW w:w="1310" w:type="dxa"/>
            <w:tcBorders>
              <w:top w:val="single" w:sz="4" w:space="0" w:color="auto"/>
              <w:bottom w:val="single" w:sz="4" w:space="0" w:color="auto"/>
            </w:tcBorders>
          </w:tcPr>
          <w:p w14:paraId="5486EAE7" w14:textId="7254F76A" w:rsidR="00431C03" w:rsidRPr="00AA6956" w:rsidRDefault="00B619E0" w:rsidP="00431C03">
            <w:pPr>
              <w:tabs>
                <w:tab w:val="decimal" w:pos="1042"/>
              </w:tabs>
              <w:spacing w:line="240" w:lineRule="atLeast"/>
              <w:ind w:right="-150"/>
              <w:rPr>
                <w:rFonts w:cs="Times New Roman"/>
                <w:b/>
                <w:bCs/>
                <w:szCs w:val="22"/>
                <w:lang w:bidi="th-TH"/>
              </w:rPr>
            </w:pPr>
            <w:r w:rsidRPr="00AA6956">
              <w:rPr>
                <w:rFonts w:cs="Times New Roman"/>
                <w:b/>
                <w:bCs/>
                <w:szCs w:val="22"/>
                <w:lang w:bidi="th-TH"/>
              </w:rPr>
              <w:t>18,</w:t>
            </w:r>
            <w:r w:rsidR="005C54AB">
              <w:rPr>
                <w:rFonts w:cs="Times New Roman"/>
                <w:b/>
                <w:bCs/>
                <w:szCs w:val="22"/>
                <w:lang w:bidi="th-TH"/>
              </w:rPr>
              <w:t>600,253</w:t>
            </w:r>
          </w:p>
        </w:tc>
        <w:tc>
          <w:tcPr>
            <w:tcW w:w="248" w:type="dxa"/>
          </w:tcPr>
          <w:p w14:paraId="56EE7436" w14:textId="77777777" w:rsidR="00431C03" w:rsidRPr="00C36A5E" w:rsidRDefault="00431C03" w:rsidP="00431C03">
            <w:pPr>
              <w:tabs>
                <w:tab w:val="decimal" w:pos="1042"/>
              </w:tabs>
              <w:spacing w:line="240" w:lineRule="atLeast"/>
              <w:ind w:right="-150"/>
              <w:rPr>
                <w:rFonts w:cs="Times New Roman"/>
                <w:b/>
                <w:bCs/>
                <w:szCs w:val="22"/>
                <w:rtl/>
                <w:cs/>
              </w:rPr>
            </w:pPr>
          </w:p>
        </w:tc>
        <w:tc>
          <w:tcPr>
            <w:tcW w:w="1310" w:type="dxa"/>
            <w:tcBorders>
              <w:top w:val="single" w:sz="4" w:space="0" w:color="auto"/>
              <w:bottom w:val="single" w:sz="4" w:space="0" w:color="auto"/>
            </w:tcBorders>
          </w:tcPr>
          <w:p w14:paraId="14ED22B9" w14:textId="6D87A65F" w:rsidR="00431C03" w:rsidRPr="00C36A5E" w:rsidRDefault="00B619E0" w:rsidP="00431C03">
            <w:pPr>
              <w:tabs>
                <w:tab w:val="decimal" w:pos="1042"/>
              </w:tabs>
              <w:spacing w:line="240" w:lineRule="atLeast"/>
              <w:ind w:right="-150"/>
              <w:rPr>
                <w:rFonts w:cs="Times New Roman"/>
                <w:b/>
                <w:bCs/>
                <w:szCs w:val="22"/>
              </w:rPr>
            </w:pPr>
            <w:r w:rsidRPr="00C36A5E">
              <w:rPr>
                <w:rFonts w:cs="Times New Roman"/>
                <w:b/>
                <w:bCs/>
                <w:szCs w:val="22"/>
              </w:rPr>
              <w:t>2,648,291</w:t>
            </w:r>
          </w:p>
        </w:tc>
        <w:tc>
          <w:tcPr>
            <w:tcW w:w="257" w:type="dxa"/>
          </w:tcPr>
          <w:p w14:paraId="6859C448" w14:textId="77777777" w:rsidR="00431C03" w:rsidRPr="00C36A5E" w:rsidRDefault="00431C03" w:rsidP="00431C03">
            <w:pPr>
              <w:tabs>
                <w:tab w:val="decimal" w:pos="1042"/>
              </w:tabs>
              <w:spacing w:line="240" w:lineRule="atLeast"/>
              <w:ind w:right="-150"/>
              <w:rPr>
                <w:rFonts w:cs="Times New Roman"/>
                <w:b/>
                <w:bCs/>
                <w:szCs w:val="22"/>
                <w:rtl/>
                <w:cs/>
              </w:rPr>
            </w:pPr>
          </w:p>
        </w:tc>
        <w:tc>
          <w:tcPr>
            <w:tcW w:w="1310" w:type="dxa"/>
            <w:tcBorders>
              <w:top w:val="single" w:sz="4" w:space="0" w:color="auto"/>
              <w:bottom w:val="single" w:sz="4" w:space="0" w:color="auto"/>
            </w:tcBorders>
          </w:tcPr>
          <w:p w14:paraId="56CBFD62" w14:textId="45390239" w:rsidR="00431C03" w:rsidRPr="00AA6956" w:rsidRDefault="00B619E0" w:rsidP="00431C03">
            <w:pPr>
              <w:tabs>
                <w:tab w:val="decimal" w:pos="1042"/>
              </w:tabs>
              <w:spacing w:line="240" w:lineRule="atLeast"/>
              <w:ind w:right="-150"/>
              <w:rPr>
                <w:rFonts w:cs="Times New Roman"/>
                <w:b/>
                <w:bCs/>
                <w:szCs w:val="22"/>
                <w:lang w:bidi="th-TH"/>
              </w:rPr>
            </w:pPr>
            <w:r w:rsidRPr="00AA6956">
              <w:rPr>
                <w:rFonts w:cs="Times New Roman"/>
                <w:b/>
                <w:bCs/>
                <w:szCs w:val="22"/>
                <w:cs/>
                <w:lang w:bidi="th-TH"/>
              </w:rPr>
              <w:t>-</w:t>
            </w:r>
          </w:p>
        </w:tc>
        <w:tc>
          <w:tcPr>
            <w:tcW w:w="243" w:type="dxa"/>
          </w:tcPr>
          <w:p w14:paraId="6AC482C6" w14:textId="77777777" w:rsidR="00431C03" w:rsidRPr="00C36A5E" w:rsidRDefault="00431C03" w:rsidP="00431C03">
            <w:pPr>
              <w:tabs>
                <w:tab w:val="decimal" w:pos="1042"/>
              </w:tabs>
              <w:spacing w:line="240" w:lineRule="atLeast"/>
              <w:ind w:right="-150"/>
              <w:rPr>
                <w:rFonts w:cs="Times New Roman"/>
                <w:b/>
                <w:bCs/>
                <w:szCs w:val="22"/>
                <w:rtl/>
                <w:cs/>
              </w:rPr>
            </w:pPr>
          </w:p>
        </w:tc>
        <w:tc>
          <w:tcPr>
            <w:tcW w:w="1301" w:type="dxa"/>
            <w:tcBorders>
              <w:top w:val="single" w:sz="4" w:space="0" w:color="auto"/>
              <w:left w:val="nil"/>
              <w:bottom w:val="single" w:sz="4" w:space="0" w:color="auto"/>
            </w:tcBorders>
          </w:tcPr>
          <w:p w14:paraId="0FD9CE88" w14:textId="40A49C23" w:rsidR="00431C03" w:rsidRPr="00C36A5E" w:rsidRDefault="00B619E0" w:rsidP="00B95516">
            <w:pPr>
              <w:tabs>
                <w:tab w:val="decimal" w:pos="1042"/>
              </w:tabs>
              <w:spacing w:line="240" w:lineRule="atLeast"/>
              <w:ind w:right="-150" w:hanging="136"/>
              <w:rPr>
                <w:rFonts w:cs="Times New Roman"/>
                <w:b/>
                <w:bCs/>
                <w:szCs w:val="22"/>
              </w:rPr>
            </w:pPr>
            <w:r w:rsidRPr="00C36A5E">
              <w:rPr>
                <w:rFonts w:cs="Times New Roman"/>
                <w:b/>
                <w:bCs/>
                <w:szCs w:val="22"/>
              </w:rPr>
              <w:t>16</w:t>
            </w:r>
            <w:r w:rsidR="0051379D">
              <w:rPr>
                <w:rFonts w:cs="Times New Roman"/>
                <w:b/>
                <w:bCs/>
                <w:szCs w:val="22"/>
              </w:rPr>
              <w:t>5,523,893</w:t>
            </w:r>
          </w:p>
        </w:tc>
      </w:tr>
      <w:tr w:rsidR="00431C03" w:rsidRPr="00F8039F" w14:paraId="72EEA85A" w14:textId="77777777" w:rsidTr="0093239C">
        <w:trPr>
          <w:cantSplit/>
        </w:trPr>
        <w:tc>
          <w:tcPr>
            <w:tcW w:w="4680" w:type="dxa"/>
            <w:vAlign w:val="bottom"/>
          </w:tcPr>
          <w:p w14:paraId="538B0C02" w14:textId="77777777" w:rsidR="00431C03" w:rsidRPr="0012708E" w:rsidRDefault="00431C03" w:rsidP="00431C03">
            <w:pPr>
              <w:spacing w:line="240" w:lineRule="atLeast"/>
              <w:ind w:left="-18" w:right="-270"/>
              <w:rPr>
                <w:rFonts w:cs="Times New Roman"/>
                <w:b/>
                <w:bCs/>
                <w:szCs w:val="22"/>
                <w:cs/>
                <w:lang w:bidi="th-TH"/>
              </w:rPr>
            </w:pPr>
          </w:p>
        </w:tc>
        <w:tc>
          <w:tcPr>
            <w:tcW w:w="1310" w:type="dxa"/>
            <w:tcBorders>
              <w:top w:val="single" w:sz="4" w:space="0" w:color="auto"/>
            </w:tcBorders>
            <w:vAlign w:val="bottom"/>
          </w:tcPr>
          <w:p w14:paraId="18589A65" w14:textId="77777777" w:rsidR="00431C03" w:rsidRPr="00C36A5E" w:rsidRDefault="00431C03" w:rsidP="00431C03">
            <w:pPr>
              <w:tabs>
                <w:tab w:val="decimal" w:pos="1042"/>
                <w:tab w:val="decimal" w:pos="1096"/>
              </w:tabs>
              <w:spacing w:line="240" w:lineRule="atLeast"/>
              <w:ind w:left="-110" w:right="-108"/>
              <w:rPr>
                <w:rFonts w:cs="Times New Roman"/>
                <w:b/>
                <w:bCs/>
                <w:szCs w:val="22"/>
                <w:rtl/>
                <w:cs/>
              </w:rPr>
            </w:pPr>
          </w:p>
        </w:tc>
        <w:tc>
          <w:tcPr>
            <w:tcW w:w="236" w:type="dxa"/>
          </w:tcPr>
          <w:p w14:paraId="1A27DD3A" w14:textId="77777777" w:rsidR="00431C03" w:rsidRPr="00C36A5E" w:rsidRDefault="00431C03" w:rsidP="00431C03">
            <w:pPr>
              <w:tabs>
                <w:tab w:val="decimal" w:pos="1096"/>
              </w:tabs>
              <w:spacing w:line="240" w:lineRule="atLeast"/>
              <w:ind w:left="-110" w:right="-108"/>
              <w:rPr>
                <w:rFonts w:cs="Times New Roman"/>
                <w:b/>
                <w:bCs/>
                <w:szCs w:val="22"/>
                <w:rtl/>
                <w:cs/>
              </w:rPr>
            </w:pPr>
          </w:p>
        </w:tc>
        <w:tc>
          <w:tcPr>
            <w:tcW w:w="1311" w:type="dxa"/>
            <w:tcBorders>
              <w:top w:val="single" w:sz="4" w:space="0" w:color="auto"/>
            </w:tcBorders>
            <w:vAlign w:val="bottom"/>
          </w:tcPr>
          <w:p w14:paraId="065EA6F5" w14:textId="77777777" w:rsidR="00431C03" w:rsidRPr="00C36A5E" w:rsidRDefault="00431C03" w:rsidP="00431C03">
            <w:pPr>
              <w:tabs>
                <w:tab w:val="decimal" w:pos="1042"/>
                <w:tab w:val="decimal" w:pos="1096"/>
              </w:tabs>
              <w:spacing w:line="240" w:lineRule="atLeast"/>
              <w:ind w:left="-110" w:right="-108"/>
              <w:rPr>
                <w:rFonts w:cs="Times New Roman"/>
                <w:b/>
                <w:bCs/>
                <w:szCs w:val="22"/>
                <w:rtl/>
                <w:cs/>
              </w:rPr>
            </w:pPr>
          </w:p>
        </w:tc>
        <w:tc>
          <w:tcPr>
            <w:tcW w:w="236" w:type="dxa"/>
          </w:tcPr>
          <w:p w14:paraId="7837B0E9" w14:textId="77777777" w:rsidR="00431C03" w:rsidRPr="00C36A5E" w:rsidRDefault="00431C03" w:rsidP="00431C03">
            <w:pPr>
              <w:tabs>
                <w:tab w:val="decimal" w:pos="1096"/>
              </w:tabs>
              <w:spacing w:line="240" w:lineRule="atLeast"/>
              <w:ind w:left="-110" w:right="-108"/>
              <w:rPr>
                <w:rFonts w:cs="Times New Roman"/>
                <w:b/>
                <w:bCs/>
                <w:szCs w:val="22"/>
                <w:rtl/>
                <w:cs/>
              </w:rPr>
            </w:pPr>
          </w:p>
        </w:tc>
        <w:tc>
          <w:tcPr>
            <w:tcW w:w="1310" w:type="dxa"/>
            <w:tcBorders>
              <w:top w:val="single" w:sz="4" w:space="0" w:color="auto"/>
            </w:tcBorders>
            <w:vAlign w:val="bottom"/>
          </w:tcPr>
          <w:p w14:paraId="0B8AC56C" w14:textId="77777777" w:rsidR="00431C03" w:rsidRPr="00C36A5E" w:rsidRDefault="00431C03" w:rsidP="00431C03">
            <w:pPr>
              <w:tabs>
                <w:tab w:val="decimal" w:pos="1042"/>
                <w:tab w:val="decimal" w:pos="1096"/>
              </w:tabs>
              <w:spacing w:line="240" w:lineRule="atLeast"/>
              <w:ind w:left="-110" w:right="-108"/>
              <w:rPr>
                <w:rFonts w:cs="Times New Roman"/>
                <w:b/>
                <w:bCs/>
                <w:szCs w:val="22"/>
                <w:rtl/>
                <w:cs/>
              </w:rPr>
            </w:pPr>
          </w:p>
        </w:tc>
        <w:tc>
          <w:tcPr>
            <w:tcW w:w="248" w:type="dxa"/>
          </w:tcPr>
          <w:p w14:paraId="65C46D90" w14:textId="77777777" w:rsidR="00431C03" w:rsidRPr="00C36A5E" w:rsidRDefault="00431C03" w:rsidP="00431C03">
            <w:pPr>
              <w:tabs>
                <w:tab w:val="decimal" w:pos="1096"/>
              </w:tabs>
              <w:spacing w:line="240" w:lineRule="atLeast"/>
              <w:ind w:left="-110" w:right="-108"/>
              <w:rPr>
                <w:rFonts w:cs="Times New Roman"/>
                <w:b/>
                <w:bCs/>
                <w:szCs w:val="22"/>
                <w:rtl/>
                <w:cs/>
              </w:rPr>
            </w:pPr>
          </w:p>
        </w:tc>
        <w:tc>
          <w:tcPr>
            <w:tcW w:w="1310" w:type="dxa"/>
            <w:tcBorders>
              <w:top w:val="single" w:sz="4" w:space="0" w:color="auto"/>
            </w:tcBorders>
            <w:vAlign w:val="bottom"/>
          </w:tcPr>
          <w:p w14:paraId="3BAC2965" w14:textId="77777777" w:rsidR="00431C03" w:rsidRPr="00C36A5E" w:rsidRDefault="00431C03" w:rsidP="00431C03">
            <w:pPr>
              <w:tabs>
                <w:tab w:val="decimal" w:pos="1042"/>
                <w:tab w:val="decimal" w:pos="1096"/>
              </w:tabs>
              <w:spacing w:line="240" w:lineRule="atLeast"/>
              <w:ind w:left="-110" w:right="-108"/>
              <w:rPr>
                <w:rFonts w:cs="Times New Roman"/>
                <w:b/>
                <w:bCs/>
                <w:szCs w:val="22"/>
                <w:rtl/>
                <w:cs/>
              </w:rPr>
            </w:pPr>
          </w:p>
        </w:tc>
        <w:tc>
          <w:tcPr>
            <w:tcW w:w="257" w:type="dxa"/>
          </w:tcPr>
          <w:p w14:paraId="56BCD9BD" w14:textId="77777777" w:rsidR="00431C03" w:rsidRPr="00C36A5E" w:rsidRDefault="00431C03" w:rsidP="00431C03">
            <w:pPr>
              <w:tabs>
                <w:tab w:val="decimal" w:pos="1096"/>
              </w:tabs>
              <w:spacing w:line="240" w:lineRule="atLeast"/>
              <w:ind w:left="-110" w:right="-108"/>
              <w:rPr>
                <w:rFonts w:cs="Times New Roman"/>
                <w:b/>
                <w:bCs/>
                <w:szCs w:val="22"/>
                <w:rtl/>
                <w:cs/>
              </w:rPr>
            </w:pPr>
          </w:p>
        </w:tc>
        <w:tc>
          <w:tcPr>
            <w:tcW w:w="1310" w:type="dxa"/>
            <w:tcBorders>
              <w:top w:val="single" w:sz="4" w:space="0" w:color="auto"/>
            </w:tcBorders>
            <w:vAlign w:val="bottom"/>
          </w:tcPr>
          <w:p w14:paraId="25F9FD88" w14:textId="77777777" w:rsidR="00431C03" w:rsidRPr="00AA6956" w:rsidRDefault="00431C03" w:rsidP="00431C03">
            <w:pPr>
              <w:tabs>
                <w:tab w:val="decimal" w:pos="1042"/>
                <w:tab w:val="decimal" w:pos="1096"/>
              </w:tabs>
              <w:spacing w:line="240" w:lineRule="atLeast"/>
              <w:ind w:left="-110" w:right="-108"/>
              <w:rPr>
                <w:rFonts w:cs="Times New Roman"/>
                <w:b/>
                <w:bCs/>
                <w:szCs w:val="22"/>
                <w:rtl/>
                <w:cs/>
                <w:lang w:bidi="th-TH"/>
              </w:rPr>
            </w:pPr>
          </w:p>
        </w:tc>
        <w:tc>
          <w:tcPr>
            <w:tcW w:w="243" w:type="dxa"/>
          </w:tcPr>
          <w:p w14:paraId="02800408" w14:textId="77777777" w:rsidR="00431C03" w:rsidRPr="00C36A5E" w:rsidRDefault="00431C03" w:rsidP="00431C03">
            <w:pPr>
              <w:tabs>
                <w:tab w:val="decimal" w:pos="1096"/>
              </w:tabs>
              <w:spacing w:line="240" w:lineRule="atLeast"/>
              <w:ind w:left="-110" w:right="-108"/>
              <w:rPr>
                <w:rFonts w:cs="Times New Roman"/>
                <w:b/>
                <w:bCs/>
                <w:szCs w:val="22"/>
                <w:rtl/>
                <w:cs/>
              </w:rPr>
            </w:pPr>
          </w:p>
        </w:tc>
        <w:tc>
          <w:tcPr>
            <w:tcW w:w="1301" w:type="dxa"/>
            <w:tcBorders>
              <w:top w:val="single" w:sz="4" w:space="0" w:color="auto"/>
            </w:tcBorders>
            <w:vAlign w:val="bottom"/>
          </w:tcPr>
          <w:p w14:paraId="04274E2C" w14:textId="77777777" w:rsidR="00431C03" w:rsidRPr="00C36A5E" w:rsidRDefault="00431C03" w:rsidP="00431C03">
            <w:pPr>
              <w:tabs>
                <w:tab w:val="decimal" w:pos="1096"/>
              </w:tabs>
              <w:spacing w:line="240" w:lineRule="atLeast"/>
              <w:ind w:left="-110" w:right="-108"/>
              <w:rPr>
                <w:rFonts w:cs="Times New Roman"/>
                <w:b/>
                <w:bCs/>
                <w:szCs w:val="22"/>
                <w:rtl/>
                <w:cs/>
              </w:rPr>
            </w:pPr>
          </w:p>
        </w:tc>
      </w:tr>
      <w:tr w:rsidR="00431C03" w:rsidRPr="00F8039F" w14:paraId="623C2F6A" w14:textId="77777777" w:rsidTr="002C7DEB">
        <w:trPr>
          <w:cantSplit/>
        </w:trPr>
        <w:tc>
          <w:tcPr>
            <w:tcW w:w="4680" w:type="dxa"/>
            <w:vAlign w:val="bottom"/>
          </w:tcPr>
          <w:p w14:paraId="48BD88A2" w14:textId="77777777" w:rsidR="00431C03" w:rsidRPr="0012708E" w:rsidRDefault="00431C03" w:rsidP="00431C03">
            <w:pPr>
              <w:spacing w:line="240" w:lineRule="atLeast"/>
              <w:ind w:left="-18"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310" w:type="dxa"/>
            <w:tcBorders>
              <w:bottom w:val="double" w:sz="4" w:space="0" w:color="auto"/>
            </w:tcBorders>
          </w:tcPr>
          <w:p w14:paraId="2A2F9AD3" w14:textId="70F8B119" w:rsidR="00431C03" w:rsidRPr="00AA6956" w:rsidRDefault="00B619E0" w:rsidP="00431C03">
            <w:pPr>
              <w:tabs>
                <w:tab w:val="decimal" w:pos="1042"/>
              </w:tabs>
              <w:spacing w:line="240" w:lineRule="atLeast"/>
              <w:ind w:left="-92" w:right="-150"/>
              <w:rPr>
                <w:rFonts w:cs="Times New Roman"/>
                <w:b/>
                <w:bCs/>
                <w:szCs w:val="22"/>
                <w:rtl/>
                <w:cs/>
                <w:lang w:bidi="th-TH"/>
              </w:rPr>
            </w:pPr>
            <w:r w:rsidRPr="00AA6956">
              <w:rPr>
                <w:rFonts w:cs="Times New Roman"/>
                <w:b/>
                <w:bCs/>
                <w:szCs w:val="22"/>
                <w:lang w:bidi="th-TH"/>
              </w:rPr>
              <w:t>(40,395,867)</w:t>
            </w:r>
          </w:p>
        </w:tc>
        <w:tc>
          <w:tcPr>
            <w:tcW w:w="236" w:type="dxa"/>
          </w:tcPr>
          <w:p w14:paraId="7F5360AC" w14:textId="77777777" w:rsidR="00431C03" w:rsidRPr="00C36A5E" w:rsidRDefault="00431C03" w:rsidP="00431C03">
            <w:pPr>
              <w:tabs>
                <w:tab w:val="decimal" w:pos="1042"/>
              </w:tabs>
              <w:spacing w:line="240" w:lineRule="atLeast"/>
              <w:ind w:left="-92" w:right="-150"/>
              <w:rPr>
                <w:rFonts w:cs="Times New Roman"/>
                <w:b/>
                <w:bCs/>
                <w:szCs w:val="22"/>
                <w:rtl/>
                <w:cs/>
              </w:rPr>
            </w:pPr>
          </w:p>
        </w:tc>
        <w:tc>
          <w:tcPr>
            <w:tcW w:w="1311" w:type="dxa"/>
            <w:tcBorders>
              <w:bottom w:val="double" w:sz="4" w:space="0" w:color="auto"/>
            </w:tcBorders>
          </w:tcPr>
          <w:p w14:paraId="3CB0A663" w14:textId="0606C3A9" w:rsidR="00431C03" w:rsidRPr="00AA6956" w:rsidRDefault="00B619E0" w:rsidP="00431C03">
            <w:pPr>
              <w:tabs>
                <w:tab w:val="decimal" w:pos="1042"/>
              </w:tabs>
              <w:spacing w:line="240" w:lineRule="atLeast"/>
              <w:ind w:left="-92" w:right="-150"/>
              <w:rPr>
                <w:rFonts w:cs="Times New Roman"/>
                <w:b/>
                <w:bCs/>
                <w:szCs w:val="22"/>
                <w:lang w:bidi="th-TH"/>
              </w:rPr>
            </w:pPr>
            <w:r w:rsidRPr="00AA6956">
              <w:rPr>
                <w:rFonts w:cs="Times New Roman"/>
                <w:b/>
                <w:bCs/>
                <w:szCs w:val="22"/>
                <w:lang w:bidi="th-TH"/>
              </w:rPr>
              <w:t>(</w:t>
            </w:r>
            <w:r w:rsidR="00D110B0">
              <w:rPr>
                <w:rFonts w:cs="Times New Roman"/>
                <w:b/>
                <w:bCs/>
                <w:szCs w:val="22"/>
                <w:lang w:bidi="th-TH"/>
              </w:rPr>
              <w:t>38,</w:t>
            </w:r>
            <w:r w:rsidR="00C223A7">
              <w:rPr>
                <w:rFonts w:cs="Times New Roman"/>
                <w:b/>
                <w:bCs/>
                <w:szCs w:val="22"/>
                <w:lang w:bidi="th-TH"/>
              </w:rPr>
              <w:t>670,654</w:t>
            </w:r>
            <w:r w:rsidRPr="00AA6956">
              <w:rPr>
                <w:rFonts w:cs="Times New Roman"/>
                <w:b/>
                <w:bCs/>
                <w:szCs w:val="22"/>
                <w:lang w:bidi="th-TH"/>
              </w:rPr>
              <w:t>)</w:t>
            </w:r>
          </w:p>
        </w:tc>
        <w:tc>
          <w:tcPr>
            <w:tcW w:w="236" w:type="dxa"/>
          </w:tcPr>
          <w:p w14:paraId="5FEC0033" w14:textId="77777777" w:rsidR="00431C03" w:rsidRPr="00C36A5E" w:rsidRDefault="00431C03" w:rsidP="00431C03">
            <w:pPr>
              <w:tabs>
                <w:tab w:val="decimal" w:pos="1042"/>
              </w:tabs>
              <w:spacing w:line="240" w:lineRule="atLeast"/>
              <w:ind w:left="-92" w:right="-150"/>
              <w:rPr>
                <w:rFonts w:cs="Times New Roman"/>
                <w:b/>
                <w:bCs/>
                <w:szCs w:val="22"/>
                <w:rtl/>
                <w:cs/>
              </w:rPr>
            </w:pPr>
          </w:p>
        </w:tc>
        <w:tc>
          <w:tcPr>
            <w:tcW w:w="1310" w:type="dxa"/>
            <w:tcBorders>
              <w:bottom w:val="double" w:sz="4" w:space="0" w:color="auto"/>
            </w:tcBorders>
          </w:tcPr>
          <w:p w14:paraId="7BD0955E" w14:textId="4C8CCECF" w:rsidR="00431C03" w:rsidRPr="00AA6956" w:rsidRDefault="00B619E0" w:rsidP="00431C03">
            <w:pPr>
              <w:tabs>
                <w:tab w:val="decimal" w:pos="1042"/>
              </w:tabs>
              <w:spacing w:line="240" w:lineRule="atLeast"/>
              <w:ind w:left="-92" w:right="-150"/>
              <w:rPr>
                <w:rFonts w:cs="Times New Roman"/>
                <w:b/>
                <w:bCs/>
                <w:szCs w:val="22"/>
                <w:lang w:bidi="th-TH"/>
              </w:rPr>
            </w:pPr>
            <w:r w:rsidRPr="00AA6956">
              <w:rPr>
                <w:rFonts w:cs="Times New Roman"/>
                <w:b/>
                <w:bCs/>
                <w:szCs w:val="22"/>
                <w:lang w:bidi="th-TH"/>
              </w:rPr>
              <w:t>50,7</w:t>
            </w:r>
            <w:r w:rsidR="002B0F7B">
              <w:rPr>
                <w:rFonts w:cs="Times New Roman"/>
                <w:b/>
                <w:bCs/>
                <w:szCs w:val="22"/>
                <w:lang w:bidi="th-TH"/>
              </w:rPr>
              <w:t>53,933</w:t>
            </w:r>
          </w:p>
        </w:tc>
        <w:tc>
          <w:tcPr>
            <w:tcW w:w="248" w:type="dxa"/>
          </w:tcPr>
          <w:p w14:paraId="0BFF261F" w14:textId="77777777" w:rsidR="00431C03" w:rsidRPr="00C36A5E" w:rsidRDefault="00431C03" w:rsidP="00431C03">
            <w:pPr>
              <w:tabs>
                <w:tab w:val="decimal" w:pos="1042"/>
              </w:tabs>
              <w:spacing w:line="240" w:lineRule="atLeast"/>
              <w:ind w:left="-92" w:right="-150"/>
              <w:rPr>
                <w:rFonts w:cs="Times New Roman"/>
                <w:b/>
                <w:bCs/>
                <w:szCs w:val="22"/>
                <w:rtl/>
                <w:cs/>
              </w:rPr>
            </w:pPr>
          </w:p>
        </w:tc>
        <w:tc>
          <w:tcPr>
            <w:tcW w:w="1310" w:type="dxa"/>
            <w:tcBorders>
              <w:bottom w:val="double" w:sz="4" w:space="0" w:color="auto"/>
            </w:tcBorders>
          </w:tcPr>
          <w:p w14:paraId="56662730" w14:textId="00BF71E9" w:rsidR="00431C03" w:rsidRPr="00C36A5E" w:rsidRDefault="00B619E0" w:rsidP="00431C03">
            <w:pPr>
              <w:tabs>
                <w:tab w:val="decimal" w:pos="1042"/>
              </w:tabs>
              <w:spacing w:line="240" w:lineRule="atLeast"/>
              <w:ind w:left="-92" w:right="-150"/>
              <w:rPr>
                <w:rFonts w:cs="Times New Roman"/>
                <w:b/>
                <w:bCs/>
                <w:szCs w:val="22"/>
              </w:rPr>
            </w:pPr>
            <w:r w:rsidRPr="00C36A5E">
              <w:rPr>
                <w:rFonts w:cs="Times New Roman"/>
                <w:b/>
                <w:bCs/>
                <w:szCs w:val="22"/>
              </w:rPr>
              <w:t>46,930,502</w:t>
            </w:r>
          </w:p>
        </w:tc>
        <w:tc>
          <w:tcPr>
            <w:tcW w:w="257" w:type="dxa"/>
          </w:tcPr>
          <w:p w14:paraId="27FA318F" w14:textId="77777777" w:rsidR="00431C03" w:rsidRPr="00C36A5E" w:rsidRDefault="00431C03" w:rsidP="00431C03">
            <w:pPr>
              <w:tabs>
                <w:tab w:val="decimal" w:pos="1042"/>
              </w:tabs>
              <w:spacing w:line="240" w:lineRule="atLeast"/>
              <w:ind w:left="-92" w:right="-150"/>
              <w:rPr>
                <w:rFonts w:cs="Times New Roman"/>
                <w:b/>
                <w:bCs/>
                <w:szCs w:val="22"/>
                <w:rtl/>
                <w:cs/>
              </w:rPr>
            </w:pPr>
          </w:p>
        </w:tc>
        <w:tc>
          <w:tcPr>
            <w:tcW w:w="1310" w:type="dxa"/>
            <w:tcBorders>
              <w:bottom w:val="double" w:sz="4" w:space="0" w:color="auto"/>
            </w:tcBorders>
          </w:tcPr>
          <w:p w14:paraId="444BFB9D" w14:textId="14C4B4D4" w:rsidR="00431C03" w:rsidRPr="00C36A5E" w:rsidRDefault="00B619E0" w:rsidP="00431C03">
            <w:pPr>
              <w:tabs>
                <w:tab w:val="decimal" w:pos="1042"/>
              </w:tabs>
              <w:spacing w:line="240" w:lineRule="atLeast"/>
              <w:ind w:left="-92" w:right="-150"/>
              <w:rPr>
                <w:rFonts w:cs="Times New Roman"/>
                <w:b/>
                <w:bCs/>
                <w:szCs w:val="22"/>
              </w:rPr>
            </w:pPr>
            <w:r w:rsidRPr="00C36A5E">
              <w:rPr>
                <w:rFonts w:cs="Times New Roman"/>
                <w:b/>
                <w:bCs/>
                <w:szCs w:val="22"/>
              </w:rPr>
              <w:t>7,791,852</w:t>
            </w:r>
          </w:p>
        </w:tc>
        <w:tc>
          <w:tcPr>
            <w:tcW w:w="243" w:type="dxa"/>
          </w:tcPr>
          <w:p w14:paraId="32008682" w14:textId="77777777" w:rsidR="00431C03" w:rsidRPr="00C36A5E" w:rsidRDefault="00431C03" w:rsidP="00431C03">
            <w:pPr>
              <w:tabs>
                <w:tab w:val="decimal" w:pos="1042"/>
              </w:tabs>
              <w:spacing w:line="240" w:lineRule="atLeast"/>
              <w:ind w:left="-92" w:right="-150"/>
              <w:rPr>
                <w:rFonts w:cs="Times New Roman"/>
                <w:b/>
                <w:bCs/>
                <w:szCs w:val="22"/>
                <w:rtl/>
                <w:cs/>
              </w:rPr>
            </w:pPr>
          </w:p>
        </w:tc>
        <w:tc>
          <w:tcPr>
            <w:tcW w:w="1301" w:type="dxa"/>
            <w:tcBorders>
              <w:bottom w:val="double" w:sz="4" w:space="0" w:color="auto"/>
            </w:tcBorders>
          </w:tcPr>
          <w:p w14:paraId="59350636" w14:textId="50E6BFAD" w:rsidR="00431C03" w:rsidRPr="00C36A5E" w:rsidRDefault="00B619E0" w:rsidP="00431C03">
            <w:pPr>
              <w:tabs>
                <w:tab w:val="decimal" w:pos="1042"/>
              </w:tabs>
              <w:spacing w:line="240" w:lineRule="atLeast"/>
              <w:ind w:left="-92" w:right="-150"/>
              <w:rPr>
                <w:rFonts w:cs="Times New Roman"/>
                <w:b/>
                <w:bCs/>
                <w:szCs w:val="22"/>
              </w:rPr>
            </w:pPr>
            <w:r w:rsidRPr="00C36A5E">
              <w:rPr>
                <w:rFonts w:cs="Times New Roman"/>
                <w:b/>
                <w:bCs/>
                <w:szCs w:val="22"/>
              </w:rPr>
              <w:t>2</w:t>
            </w:r>
            <w:r w:rsidR="0051379D">
              <w:rPr>
                <w:rFonts w:cs="Times New Roman"/>
                <w:b/>
                <w:bCs/>
                <w:szCs w:val="22"/>
              </w:rPr>
              <w:t>6,409,766</w:t>
            </w:r>
          </w:p>
        </w:tc>
      </w:tr>
    </w:tbl>
    <w:p w14:paraId="697D913F" w14:textId="77777777" w:rsidR="002D1C7D" w:rsidRPr="0012708E" w:rsidRDefault="002D1C7D" w:rsidP="002D1C7D">
      <w:pPr>
        <w:pStyle w:val="BodyText"/>
        <w:spacing w:after="0"/>
        <w:rPr>
          <w:rFonts w:cs="Times New Roman"/>
          <w:sz w:val="2"/>
          <w:szCs w:val="2"/>
          <w:lang w:val="en-GB"/>
        </w:rPr>
      </w:pPr>
    </w:p>
    <w:p w14:paraId="70921AAA" w14:textId="77777777" w:rsidR="00753486" w:rsidRPr="0012708E" w:rsidRDefault="00753486" w:rsidP="00753486">
      <w:pPr>
        <w:ind w:firstLine="547"/>
        <w:jc w:val="both"/>
        <w:rPr>
          <w:rFonts w:cs="Times New Roman"/>
          <w:sz w:val="12"/>
          <w:szCs w:val="12"/>
          <w:vertAlign w:val="superscript"/>
        </w:rPr>
      </w:pPr>
    </w:p>
    <w:p w14:paraId="3015DF86" w14:textId="77777777" w:rsidR="00753486" w:rsidRPr="0012708E" w:rsidRDefault="00753486" w:rsidP="00753486">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522CE395" w14:textId="5E1C469A"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D9379C">
        <w:rPr>
          <w:rFonts w:cs="Times New Roman"/>
          <w:sz w:val="12"/>
          <w:szCs w:val="12"/>
        </w:rPr>
        <w:t>on of</w:t>
      </w:r>
      <w:r w:rsidRPr="0012708E">
        <w:rPr>
          <w:rFonts w:cs="Times New Roman"/>
          <w:sz w:val="12"/>
          <w:szCs w:val="12"/>
        </w:rPr>
        <w:t xml:space="preserve"> allowance for expected credit loss</w:t>
      </w:r>
    </w:p>
    <w:p w14:paraId="113A122E" w14:textId="4316C967" w:rsidR="002D1C7D" w:rsidRPr="00AA6956" w:rsidRDefault="002D1C7D" w:rsidP="002D1C7D">
      <w:pPr>
        <w:jc w:val="both"/>
        <w:rPr>
          <w:rFonts w:cstheme="minorBidi"/>
          <w:lang w:bidi="th-TH"/>
        </w:rPr>
      </w:pPr>
      <w:r w:rsidRPr="0012708E">
        <w:rPr>
          <w:rFonts w:cs="Times New Roman"/>
        </w:rPr>
        <w:br w:type="page"/>
      </w:r>
    </w:p>
    <w:tbl>
      <w:tblPr>
        <w:tblW w:w="0" w:type="auto"/>
        <w:tblInd w:w="450" w:type="dxa"/>
        <w:tblLayout w:type="fixed"/>
        <w:tblLook w:val="0000" w:firstRow="0" w:lastRow="0" w:firstColumn="0" w:lastColumn="0" w:noHBand="0" w:noVBand="0"/>
      </w:tblPr>
      <w:tblGrid>
        <w:gridCol w:w="4680"/>
        <w:gridCol w:w="1310"/>
        <w:gridCol w:w="236"/>
        <w:gridCol w:w="1311"/>
        <w:gridCol w:w="236"/>
        <w:gridCol w:w="1310"/>
        <w:gridCol w:w="248"/>
        <w:gridCol w:w="1310"/>
        <w:gridCol w:w="257"/>
        <w:gridCol w:w="1310"/>
        <w:gridCol w:w="243"/>
        <w:gridCol w:w="1301"/>
      </w:tblGrid>
      <w:tr w:rsidR="00B3201A" w:rsidRPr="0012708E" w14:paraId="0C711E02" w14:textId="77777777">
        <w:trPr>
          <w:cantSplit/>
        </w:trPr>
        <w:tc>
          <w:tcPr>
            <w:tcW w:w="4680" w:type="dxa"/>
          </w:tcPr>
          <w:p w14:paraId="4E41107C" w14:textId="77777777" w:rsidR="00B3201A" w:rsidRPr="0012708E" w:rsidRDefault="00B3201A">
            <w:pPr>
              <w:spacing w:line="240" w:lineRule="atLeast"/>
              <w:ind w:left="-18" w:right="-270"/>
              <w:jc w:val="center"/>
              <w:rPr>
                <w:rFonts w:cs="Times New Roman"/>
                <w:b/>
                <w:bCs/>
                <w:szCs w:val="22"/>
                <w:cs/>
                <w:lang w:bidi="th-TH"/>
              </w:rPr>
            </w:pPr>
          </w:p>
        </w:tc>
        <w:tc>
          <w:tcPr>
            <w:tcW w:w="9072" w:type="dxa"/>
            <w:gridSpan w:val="11"/>
          </w:tcPr>
          <w:p w14:paraId="31225058" w14:textId="77777777" w:rsidR="00B3201A" w:rsidRPr="0012708E" w:rsidRDefault="00B3201A">
            <w:pPr>
              <w:spacing w:line="240" w:lineRule="atLeast"/>
              <w:ind w:left="-18" w:right="-270"/>
              <w:jc w:val="center"/>
              <w:rPr>
                <w:rFonts w:cs="Times New Roman"/>
                <w:b/>
                <w:bCs/>
                <w:szCs w:val="22"/>
                <w:cs/>
                <w:lang w:bidi="th-TH"/>
              </w:rPr>
            </w:pPr>
            <w:r w:rsidRPr="0012708E">
              <w:rPr>
                <w:rFonts w:cs="Times New Roman"/>
                <w:b/>
                <w:bCs/>
                <w:szCs w:val="22"/>
                <w:lang w:bidi="th-TH"/>
              </w:rPr>
              <w:t xml:space="preserve">The Bank </w:t>
            </w:r>
          </w:p>
        </w:tc>
      </w:tr>
      <w:tr w:rsidR="00B3201A" w:rsidRPr="0012708E" w14:paraId="22DB0000" w14:textId="77777777">
        <w:trPr>
          <w:cantSplit/>
        </w:trPr>
        <w:tc>
          <w:tcPr>
            <w:tcW w:w="4680" w:type="dxa"/>
          </w:tcPr>
          <w:p w14:paraId="6A98E4A0" w14:textId="77777777" w:rsidR="00B3201A" w:rsidRPr="0012708E" w:rsidRDefault="00B3201A">
            <w:pPr>
              <w:spacing w:line="240" w:lineRule="atLeast"/>
              <w:ind w:left="-18" w:right="-270"/>
              <w:rPr>
                <w:rFonts w:cs="Times New Roman"/>
                <w:szCs w:val="22"/>
                <w:cs/>
                <w:lang w:bidi="th-TH"/>
              </w:rPr>
            </w:pPr>
          </w:p>
        </w:tc>
        <w:tc>
          <w:tcPr>
            <w:tcW w:w="9072" w:type="dxa"/>
            <w:gridSpan w:val="11"/>
          </w:tcPr>
          <w:p w14:paraId="0687CD48" w14:textId="56014B5B" w:rsidR="00B3201A" w:rsidRPr="0012708E" w:rsidRDefault="00B3201A">
            <w:pPr>
              <w:spacing w:line="240" w:lineRule="atLeast"/>
              <w:ind w:left="-18" w:right="-270"/>
              <w:jc w:val="center"/>
              <w:rPr>
                <w:rFonts w:cs="Times New Roman"/>
                <w:color w:val="000000"/>
                <w:szCs w:val="22"/>
                <w:lang w:bidi="th-TH"/>
              </w:rPr>
            </w:pPr>
            <w:r>
              <w:rPr>
                <w:rFonts w:cs="Times New Roman"/>
                <w:spacing w:val="-4"/>
                <w:szCs w:val="22"/>
              </w:rPr>
              <w:t xml:space="preserve">31 December </w:t>
            </w:r>
            <w:r w:rsidRPr="0012708E">
              <w:rPr>
                <w:rFonts w:cs="Times New Roman"/>
                <w:spacing w:val="-4"/>
                <w:szCs w:val="22"/>
              </w:rPr>
              <w:t>202</w:t>
            </w:r>
            <w:r>
              <w:rPr>
                <w:rFonts w:cs="Times New Roman"/>
                <w:spacing w:val="-4"/>
                <w:szCs w:val="22"/>
              </w:rPr>
              <w:t>4</w:t>
            </w:r>
          </w:p>
        </w:tc>
      </w:tr>
      <w:tr w:rsidR="00B3201A" w:rsidRPr="0012708E" w14:paraId="5C25E2A6" w14:textId="77777777">
        <w:trPr>
          <w:cantSplit/>
        </w:trPr>
        <w:tc>
          <w:tcPr>
            <w:tcW w:w="4680" w:type="dxa"/>
          </w:tcPr>
          <w:p w14:paraId="469BC65C" w14:textId="77777777" w:rsidR="00B3201A" w:rsidRPr="0012708E" w:rsidRDefault="00B3201A">
            <w:pPr>
              <w:spacing w:line="240" w:lineRule="atLeast"/>
              <w:ind w:left="-18" w:right="-270"/>
              <w:rPr>
                <w:rFonts w:cs="Times New Roman"/>
                <w:szCs w:val="22"/>
                <w:cs/>
                <w:lang w:bidi="th-TH"/>
              </w:rPr>
            </w:pPr>
          </w:p>
        </w:tc>
        <w:tc>
          <w:tcPr>
            <w:tcW w:w="1310" w:type="dxa"/>
            <w:vAlign w:val="bottom"/>
          </w:tcPr>
          <w:p w14:paraId="61158066" w14:textId="77777777" w:rsidR="00B3201A" w:rsidRPr="0012708E" w:rsidRDefault="00B3201A">
            <w:pPr>
              <w:spacing w:line="240" w:lineRule="atLeast"/>
              <w:ind w:left="-117" w:right="-108"/>
              <w:jc w:val="center"/>
              <w:rPr>
                <w:rFonts w:cs="Times New Roman"/>
                <w:szCs w:val="22"/>
              </w:rPr>
            </w:pPr>
          </w:p>
        </w:tc>
        <w:tc>
          <w:tcPr>
            <w:tcW w:w="236" w:type="dxa"/>
          </w:tcPr>
          <w:p w14:paraId="10EBC61D" w14:textId="77777777" w:rsidR="00B3201A" w:rsidRPr="0012708E" w:rsidRDefault="00B3201A">
            <w:pPr>
              <w:spacing w:line="240" w:lineRule="atLeast"/>
              <w:ind w:left="-117" w:right="-90"/>
              <w:jc w:val="center"/>
              <w:rPr>
                <w:rFonts w:cs="Times New Roman"/>
                <w:szCs w:val="22"/>
              </w:rPr>
            </w:pPr>
          </w:p>
        </w:tc>
        <w:tc>
          <w:tcPr>
            <w:tcW w:w="1311" w:type="dxa"/>
            <w:vAlign w:val="bottom"/>
          </w:tcPr>
          <w:p w14:paraId="401C0015" w14:textId="77777777" w:rsidR="00B3201A" w:rsidRPr="0012708E" w:rsidRDefault="00B3201A">
            <w:pPr>
              <w:spacing w:line="240" w:lineRule="atLeast"/>
              <w:ind w:left="-117" w:right="-90"/>
              <w:jc w:val="center"/>
              <w:rPr>
                <w:rFonts w:cs="Times New Roman"/>
                <w:szCs w:val="22"/>
              </w:rPr>
            </w:pPr>
            <w:r w:rsidRPr="0012708E">
              <w:rPr>
                <w:rFonts w:cs="Times New Roman"/>
                <w:szCs w:val="22"/>
              </w:rPr>
              <w:t>Less than</w:t>
            </w:r>
          </w:p>
        </w:tc>
        <w:tc>
          <w:tcPr>
            <w:tcW w:w="236" w:type="dxa"/>
          </w:tcPr>
          <w:p w14:paraId="0D3BEC4A" w14:textId="77777777" w:rsidR="00B3201A" w:rsidRPr="0012708E" w:rsidRDefault="00B3201A">
            <w:pPr>
              <w:spacing w:line="240" w:lineRule="atLeast"/>
              <w:ind w:left="-117" w:right="-90"/>
              <w:jc w:val="center"/>
              <w:rPr>
                <w:rFonts w:cs="Times New Roman"/>
                <w:szCs w:val="22"/>
              </w:rPr>
            </w:pPr>
          </w:p>
        </w:tc>
        <w:tc>
          <w:tcPr>
            <w:tcW w:w="1310" w:type="dxa"/>
            <w:vAlign w:val="bottom"/>
          </w:tcPr>
          <w:p w14:paraId="4EE4915F" w14:textId="77777777" w:rsidR="00B3201A" w:rsidRPr="0012708E" w:rsidRDefault="00B3201A">
            <w:pPr>
              <w:spacing w:line="240" w:lineRule="atLeast"/>
              <w:ind w:left="-117" w:right="-90"/>
              <w:jc w:val="center"/>
              <w:rPr>
                <w:rFonts w:cs="Times New Roman"/>
                <w:szCs w:val="22"/>
              </w:rPr>
            </w:pPr>
            <w:r w:rsidRPr="0012708E">
              <w:rPr>
                <w:rFonts w:cs="Times New Roman"/>
                <w:szCs w:val="22"/>
              </w:rPr>
              <w:t>Over 1 year</w:t>
            </w:r>
          </w:p>
        </w:tc>
        <w:tc>
          <w:tcPr>
            <w:tcW w:w="248" w:type="dxa"/>
          </w:tcPr>
          <w:p w14:paraId="31A9D616" w14:textId="77777777" w:rsidR="00B3201A" w:rsidRPr="0012708E" w:rsidRDefault="00B3201A">
            <w:pPr>
              <w:spacing w:line="240" w:lineRule="atLeast"/>
              <w:ind w:left="-117" w:right="-90"/>
              <w:jc w:val="center"/>
              <w:rPr>
                <w:rFonts w:cs="Times New Roman"/>
                <w:szCs w:val="22"/>
              </w:rPr>
            </w:pPr>
          </w:p>
        </w:tc>
        <w:tc>
          <w:tcPr>
            <w:tcW w:w="1310" w:type="dxa"/>
          </w:tcPr>
          <w:p w14:paraId="5B86C509" w14:textId="77777777" w:rsidR="00B3201A" w:rsidRPr="0012708E" w:rsidRDefault="00B3201A">
            <w:pPr>
              <w:spacing w:line="240" w:lineRule="atLeast"/>
              <w:ind w:left="-117" w:right="-90"/>
              <w:jc w:val="center"/>
              <w:rPr>
                <w:rFonts w:cs="Times New Roman"/>
                <w:szCs w:val="22"/>
              </w:rPr>
            </w:pPr>
            <w:r w:rsidRPr="0012708E">
              <w:rPr>
                <w:rFonts w:cs="Times New Roman"/>
                <w:szCs w:val="22"/>
              </w:rPr>
              <w:t>Over</w:t>
            </w:r>
          </w:p>
        </w:tc>
        <w:tc>
          <w:tcPr>
            <w:tcW w:w="257" w:type="dxa"/>
          </w:tcPr>
          <w:p w14:paraId="5C41C934" w14:textId="77777777" w:rsidR="00B3201A" w:rsidRPr="0012708E" w:rsidRDefault="00B3201A">
            <w:pPr>
              <w:spacing w:line="240" w:lineRule="atLeast"/>
              <w:ind w:left="-117" w:right="-90"/>
              <w:jc w:val="center"/>
              <w:rPr>
                <w:rFonts w:cs="Times New Roman"/>
                <w:szCs w:val="22"/>
              </w:rPr>
            </w:pPr>
          </w:p>
        </w:tc>
        <w:tc>
          <w:tcPr>
            <w:tcW w:w="1310" w:type="dxa"/>
          </w:tcPr>
          <w:p w14:paraId="62D0AF0C" w14:textId="77777777" w:rsidR="00B3201A" w:rsidRPr="0012708E" w:rsidRDefault="00B3201A">
            <w:pPr>
              <w:spacing w:line="240" w:lineRule="atLeast"/>
              <w:ind w:left="-117" w:right="-90"/>
              <w:jc w:val="center"/>
              <w:rPr>
                <w:rFonts w:cs="Times New Roman"/>
                <w:szCs w:val="22"/>
              </w:rPr>
            </w:pPr>
            <w:r w:rsidRPr="0012708E">
              <w:rPr>
                <w:rFonts w:cs="Times New Roman"/>
                <w:szCs w:val="22"/>
              </w:rPr>
              <w:t>No</w:t>
            </w:r>
          </w:p>
        </w:tc>
        <w:tc>
          <w:tcPr>
            <w:tcW w:w="243" w:type="dxa"/>
          </w:tcPr>
          <w:p w14:paraId="7AD8536C" w14:textId="77777777" w:rsidR="00B3201A" w:rsidRPr="0012708E" w:rsidRDefault="00B3201A">
            <w:pPr>
              <w:spacing w:line="240" w:lineRule="atLeast"/>
              <w:ind w:left="-117" w:right="-90"/>
              <w:jc w:val="center"/>
              <w:rPr>
                <w:rFonts w:cs="Times New Roman"/>
                <w:szCs w:val="22"/>
              </w:rPr>
            </w:pPr>
          </w:p>
        </w:tc>
        <w:tc>
          <w:tcPr>
            <w:tcW w:w="1301" w:type="dxa"/>
          </w:tcPr>
          <w:p w14:paraId="58053DEF" w14:textId="77777777" w:rsidR="00B3201A" w:rsidRPr="0012708E" w:rsidRDefault="00B3201A">
            <w:pPr>
              <w:spacing w:line="240" w:lineRule="atLeast"/>
              <w:ind w:left="-117" w:right="-90"/>
              <w:jc w:val="center"/>
              <w:rPr>
                <w:rFonts w:cs="Times New Roman"/>
                <w:szCs w:val="22"/>
              </w:rPr>
            </w:pPr>
          </w:p>
        </w:tc>
      </w:tr>
      <w:tr w:rsidR="00B3201A" w:rsidRPr="0012708E" w14:paraId="4E15A7EE" w14:textId="77777777">
        <w:trPr>
          <w:cantSplit/>
        </w:trPr>
        <w:tc>
          <w:tcPr>
            <w:tcW w:w="4680" w:type="dxa"/>
          </w:tcPr>
          <w:p w14:paraId="3474D891" w14:textId="77777777" w:rsidR="00B3201A" w:rsidRPr="0012708E" w:rsidRDefault="00B3201A">
            <w:pPr>
              <w:spacing w:line="240" w:lineRule="atLeast"/>
              <w:ind w:left="-18" w:right="-270"/>
              <w:rPr>
                <w:rFonts w:cs="Times New Roman"/>
                <w:szCs w:val="22"/>
                <w:cs/>
                <w:lang w:bidi="th-TH"/>
              </w:rPr>
            </w:pPr>
          </w:p>
        </w:tc>
        <w:tc>
          <w:tcPr>
            <w:tcW w:w="1310" w:type="dxa"/>
            <w:vAlign w:val="bottom"/>
          </w:tcPr>
          <w:p w14:paraId="01A4F97D" w14:textId="77777777" w:rsidR="00B3201A" w:rsidRPr="0012708E" w:rsidRDefault="00B3201A">
            <w:pPr>
              <w:spacing w:line="240" w:lineRule="atLeast"/>
              <w:ind w:left="-117" w:right="-108"/>
              <w:jc w:val="center"/>
              <w:rPr>
                <w:rFonts w:cs="Times New Roman"/>
                <w:szCs w:val="22"/>
              </w:rPr>
            </w:pPr>
            <w:r w:rsidRPr="0012708E">
              <w:rPr>
                <w:rFonts w:cs="Times New Roman"/>
                <w:szCs w:val="22"/>
              </w:rPr>
              <w:t xml:space="preserve">At call </w:t>
            </w:r>
          </w:p>
        </w:tc>
        <w:tc>
          <w:tcPr>
            <w:tcW w:w="236" w:type="dxa"/>
          </w:tcPr>
          <w:p w14:paraId="3103D67A" w14:textId="77777777" w:rsidR="00B3201A" w:rsidRPr="0012708E" w:rsidRDefault="00B3201A">
            <w:pPr>
              <w:spacing w:line="240" w:lineRule="atLeast"/>
              <w:ind w:left="-117" w:right="-90"/>
              <w:jc w:val="center"/>
              <w:rPr>
                <w:rFonts w:cs="Times New Roman"/>
                <w:szCs w:val="22"/>
              </w:rPr>
            </w:pPr>
          </w:p>
        </w:tc>
        <w:tc>
          <w:tcPr>
            <w:tcW w:w="1311" w:type="dxa"/>
            <w:vAlign w:val="bottom"/>
          </w:tcPr>
          <w:p w14:paraId="7B47C449" w14:textId="77777777" w:rsidR="00B3201A" w:rsidRPr="0012708E" w:rsidRDefault="00B3201A">
            <w:pPr>
              <w:spacing w:line="240" w:lineRule="atLeast"/>
              <w:ind w:left="-117" w:right="-90"/>
              <w:jc w:val="center"/>
              <w:rPr>
                <w:rFonts w:cs="Times New Roman"/>
                <w:szCs w:val="22"/>
              </w:rPr>
            </w:pPr>
            <w:r w:rsidRPr="0012708E">
              <w:rPr>
                <w:rFonts w:cs="Times New Roman"/>
                <w:szCs w:val="22"/>
              </w:rPr>
              <w:t>1 year</w:t>
            </w:r>
          </w:p>
        </w:tc>
        <w:tc>
          <w:tcPr>
            <w:tcW w:w="236" w:type="dxa"/>
          </w:tcPr>
          <w:p w14:paraId="0B42122E" w14:textId="77777777" w:rsidR="00B3201A" w:rsidRPr="0012708E" w:rsidRDefault="00B3201A">
            <w:pPr>
              <w:spacing w:line="240" w:lineRule="atLeast"/>
              <w:ind w:left="-117" w:right="-90"/>
              <w:jc w:val="center"/>
              <w:rPr>
                <w:rFonts w:cs="Times New Roman"/>
                <w:szCs w:val="22"/>
              </w:rPr>
            </w:pPr>
          </w:p>
        </w:tc>
        <w:tc>
          <w:tcPr>
            <w:tcW w:w="1310" w:type="dxa"/>
            <w:vAlign w:val="bottom"/>
          </w:tcPr>
          <w:p w14:paraId="00C02EEE" w14:textId="77777777" w:rsidR="00B3201A" w:rsidRPr="0012708E" w:rsidRDefault="00B3201A">
            <w:pPr>
              <w:spacing w:line="240" w:lineRule="atLeast"/>
              <w:ind w:left="-117" w:right="-90"/>
              <w:jc w:val="center"/>
              <w:rPr>
                <w:rFonts w:cs="Times New Roman"/>
                <w:szCs w:val="22"/>
              </w:rPr>
            </w:pPr>
            <w:r w:rsidRPr="0012708E">
              <w:rPr>
                <w:rFonts w:cs="Times New Roman"/>
                <w:szCs w:val="22"/>
              </w:rPr>
              <w:t>to 5 years</w:t>
            </w:r>
          </w:p>
        </w:tc>
        <w:tc>
          <w:tcPr>
            <w:tcW w:w="248" w:type="dxa"/>
          </w:tcPr>
          <w:p w14:paraId="67D5071F" w14:textId="77777777" w:rsidR="00B3201A" w:rsidRPr="0012708E" w:rsidRDefault="00B3201A">
            <w:pPr>
              <w:spacing w:line="240" w:lineRule="atLeast"/>
              <w:ind w:left="-117" w:right="-90"/>
              <w:jc w:val="center"/>
              <w:rPr>
                <w:rFonts w:cs="Times New Roman"/>
                <w:szCs w:val="22"/>
              </w:rPr>
            </w:pPr>
          </w:p>
        </w:tc>
        <w:tc>
          <w:tcPr>
            <w:tcW w:w="1310" w:type="dxa"/>
          </w:tcPr>
          <w:p w14:paraId="727F25F9" w14:textId="77777777" w:rsidR="00B3201A" w:rsidRPr="0012708E" w:rsidRDefault="00B3201A">
            <w:pPr>
              <w:spacing w:line="240" w:lineRule="atLeast"/>
              <w:ind w:left="-117" w:right="-90"/>
              <w:jc w:val="center"/>
              <w:rPr>
                <w:rFonts w:cs="Times New Roman"/>
                <w:szCs w:val="22"/>
              </w:rPr>
            </w:pPr>
            <w:r w:rsidRPr="0012708E">
              <w:rPr>
                <w:rFonts w:cs="Times New Roman"/>
                <w:szCs w:val="22"/>
              </w:rPr>
              <w:t>5 years</w:t>
            </w:r>
          </w:p>
        </w:tc>
        <w:tc>
          <w:tcPr>
            <w:tcW w:w="257" w:type="dxa"/>
          </w:tcPr>
          <w:p w14:paraId="12E0B47A" w14:textId="77777777" w:rsidR="00B3201A" w:rsidRPr="0012708E" w:rsidRDefault="00B3201A">
            <w:pPr>
              <w:spacing w:line="240" w:lineRule="atLeast"/>
              <w:ind w:left="-117" w:right="-90"/>
              <w:jc w:val="center"/>
              <w:rPr>
                <w:rFonts w:cs="Times New Roman"/>
                <w:szCs w:val="22"/>
              </w:rPr>
            </w:pPr>
          </w:p>
        </w:tc>
        <w:tc>
          <w:tcPr>
            <w:tcW w:w="1310" w:type="dxa"/>
          </w:tcPr>
          <w:p w14:paraId="517858E7" w14:textId="77777777" w:rsidR="00B3201A" w:rsidRPr="0012708E" w:rsidRDefault="00B3201A">
            <w:pPr>
              <w:spacing w:line="240" w:lineRule="atLeast"/>
              <w:ind w:left="-117" w:right="-90"/>
              <w:jc w:val="center"/>
              <w:rPr>
                <w:rFonts w:cs="Times New Roman"/>
                <w:szCs w:val="22"/>
              </w:rPr>
            </w:pPr>
            <w:r w:rsidRPr="0012708E">
              <w:rPr>
                <w:rFonts w:cs="Times New Roman"/>
                <w:szCs w:val="22"/>
              </w:rPr>
              <w:t>maturity</w:t>
            </w:r>
          </w:p>
        </w:tc>
        <w:tc>
          <w:tcPr>
            <w:tcW w:w="243" w:type="dxa"/>
          </w:tcPr>
          <w:p w14:paraId="10F772AF" w14:textId="77777777" w:rsidR="00B3201A" w:rsidRPr="0012708E" w:rsidRDefault="00B3201A">
            <w:pPr>
              <w:spacing w:line="240" w:lineRule="atLeast"/>
              <w:ind w:left="-117" w:right="-90"/>
              <w:jc w:val="center"/>
              <w:rPr>
                <w:rFonts w:cs="Times New Roman"/>
                <w:szCs w:val="22"/>
              </w:rPr>
            </w:pPr>
          </w:p>
        </w:tc>
        <w:tc>
          <w:tcPr>
            <w:tcW w:w="1301" w:type="dxa"/>
          </w:tcPr>
          <w:p w14:paraId="7FF7521A" w14:textId="77777777" w:rsidR="00B3201A" w:rsidRPr="0012708E" w:rsidRDefault="00B3201A">
            <w:pPr>
              <w:spacing w:line="240" w:lineRule="atLeast"/>
              <w:ind w:left="-117" w:right="-90"/>
              <w:jc w:val="center"/>
              <w:rPr>
                <w:rFonts w:cs="Times New Roman"/>
                <w:szCs w:val="22"/>
              </w:rPr>
            </w:pPr>
            <w:r w:rsidRPr="0012708E">
              <w:rPr>
                <w:rFonts w:cs="Times New Roman"/>
                <w:szCs w:val="22"/>
              </w:rPr>
              <w:t>Total</w:t>
            </w:r>
          </w:p>
        </w:tc>
      </w:tr>
      <w:tr w:rsidR="00B3201A" w:rsidRPr="0012708E" w14:paraId="07F114F6" w14:textId="77777777">
        <w:trPr>
          <w:cantSplit/>
        </w:trPr>
        <w:tc>
          <w:tcPr>
            <w:tcW w:w="4680" w:type="dxa"/>
          </w:tcPr>
          <w:p w14:paraId="2FD8324C" w14:textId="77777777" w:rsidR="00B3201A" w:rsidRPr="0012708E" w:rsidRDefault="00B3201A">
            <w:pPr>
              <w:spacing w:line="240" w:lineRule="atLeast"/>
              <w:ind w:left="-18" w:right="-270"/>
              <w:rPr>
                <w:rFonts w:cs="Times New Roman"/>
                <w:szCs w:val="22"/>
                <w:cs/>
                <w:lang w:bidi="th-TH"/>
              </w:rPr>
            </w:pPr>
          </w:p>
        </w:tc>
        <w:tc>
          <w:tcPr>
            <w:tcW w:w="9072" w:type="dxa"/>
            <w:gridSpan w:val="11"/>
          </w:tcPr>
          <w:p w14:paraId="140E6979" w14:textId="77777777" w:rsidR="00B3201A" w:rsidRPr="0012708E" w:rsidRDefault="00B3201A">
            <w:pPr>
              <w:spacing w:line="240" w:lineRule="atLeast"/>
              <w:ind w:left="-18" w:right="-270"/>
              <w:jc w:val="center"/>
              <w:rPr>
                <w:rFonts w:cs="Times New Roman"/>
                <w:i/>
                <w:iCs/>
                <w:szCs w:val="22"/>
                <w:rtl/>
                <w:cs/>
              </w:rPr>
            </w:pPr>
            <w:r w:rsidRPr="0012708E">
              <w:rPr>
                <w:rFonts w:cs="Times New Roman"/>
                <w:i/>
                <w:iCs/>
                <w:szCs w:val="22"/>
              </w:rPr>
              <w:t>(in thousand Baht)</w:t>
            </w:r>
          </w:p>
        </w:tc>
      </w:tr>
      <w:tr w:rsidR="00B3201A" w:rsidRPr="00EC65EE" w14:paraId="4E85338A" w14:textId="77777777">
        <w:trPr>
          <w:cantSplit/>
        </w:trPr>
        <w:tc>
          <w:tcPr>
            <w:tcW w:w="4680" w:type="dxa"/>
          </w:tcPr>
          <w:p w14:paraId="46BDD837" w14:textId="77777777" w:rsidR="00B3201A" w:rsidRPr="0012708E" w:rsidRDefault="00B3201A">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310" w:type="dxa"/>
            <w:vAlign w:val="bottom"/>
          </w:tcPr>
          <w:p w14:paraId="7C1C8E51" w14:textId="77777777" w:rsidR="00B3201A" w:rsidRPr="00EC65EE" w:rsidRDefault="00B3201A">
            <w:pPr>
              <w:tabs>
                <w:tab w:val="decimal" w:pos="1050"/>
              </w:tabs>
              <w:spacing w:line="240" w:lineRule="atLeast"/>
              <w:ind w:left="-110" w:right="-150"/>
              <w:rPr>
                <w:rFonts w:cs="Times New Roman"/>
                <w:sz w:val="20"/>
                <w:cs/>
                <w:lang w:bidi="th-TH"/>
              </w:rPr>
            </w:pPr>
          </w:p>
        </w:tc>
        <w:tc>
          <w:tcPr>
            <w:tcW w:w="236" w:type="dxa"/>
          </w:tcPr>
          <w:p w14:paraId="6E8CBF8B" w14:textId="77777777" w:rsidR="00B3201A" w:rsidRPr="00EC65EE" w:rsidRDefault="00B3201A">
            <w:pPr>
              <w:tabs>
                <w:tab w:val="decimal" w:pos="1050"/>
              </w:tabs>
              <w:spacing w:line="240" w:lineRule="atLeast"/>
              <w:ind w:left="-110" w:right="-150"/>
              <w:rPr>
                <w:rFonts w:cs="Times New Roman"/>
                <w:sz w:val="20"/>
                <w:cs/>
                <w:lang w:bidi="th-TH"/>
              </w:rPr>
            </w:pPr>
          </w:p>
        </w:tc>
        <w:tc>
          <w:tcPr>
            <w:tcW w:w="1311" w:type="dxa"/>
            <w:vAlign w:val="bottom"/>
          </w:tcPr>
          <w:p w14:paraId="289D3D18" w14:textId="77777777" w:rsidR="00B3201A" w:rsidRPr="00EC65EE" w:rsidRDefault="00B3201A">
            <w:pPr>
              <w:tabs>
                <w:tab w:val="decimal" w:pos="1050"/>
              </w:tabs>
              <w:spacing w:line="240" w:lineRule="atLeast"/>
              <w:ind w:left="-110" w:right="-150"/>
              <w:rPr>
                <w:rFonts w:cs="Times New Roman"/>
                <w:sz w:val="20"/>
                <w:cs/>
                <w:lang w:bidi="th-TH"/>
              </w:rPr>
            </w:pPr>
          </w:p>
        </w:tc>
        <w:tc>
          <w:tcPr>
            <w:tcW w:w="236" w:type="dxa"/>
          </w:tcPr>
          <w:p w14:paraId="333D9677" w14:textId="77777777" w:rsidR="00B3201A" w:rsidRPr="00EC65EE" w:rsidRDefault="00B3201A">
            <w:pPr>
              <w:tabs>
                <w:tab w:val="decimal" w:pos="1050"/>
              </w:tabs>
              <w:spacing w:line="240" w:lineRule="atLeast"/>
              <w:ind w:left="-110" w:right="-270"/>
              <w:rPr>
                <w:rFonts w:cs="Times New Roman"/>
                <w:sz w:val="20"/>
                <w:cs/>
                <w:lang w:bidi="th-TH"/>
              </w:rPr>
            </w:pPr>
          </w:p>
        </w:tc>
        <w:tc>
          <w:tcPr>
            <w:tcW w:w="1310" w:type="dxa"/>
            <w:vAlign w:val="bottom"/>
          </w:tcPr>
          <w:p w14:paraId="5CC2176A" w14:textId="77777777" w:rsidR="00B3201A" w:rsidRPr="00EC65EE" w:rsidRDefault="00B3201A">
            <w:pPr>
              <w:tabs>
                <w:tab w:val="decimal" w:pos="1050"/>
              </w:tabs>
              <w:spacing w:line="240" w:lineRule="atLeast"/>
              <w:ind w:left="-110" w:right="-270"/>
              <w:rPr>
                <w:rFonts w:cs="Times New Roman"/>
                <w:sz w:val="20"/>
                <w:cs/>
                <w:lang w:bidi="th-TH"/>
              </w:rPr>
            </w:pPr>
          </w:p>
        </w:tc>
        <w:tc>
          <w:tcPr>
            <w:tcW w:w="248" w:type="dxa"/>
          </w:tcPr>
          <w:p w14:paraId="1D092297" w14:textId="77777777" w:rsidR="00B3201A" w:rsidRPr="00EC65EE" w:rsidRDefault="00B3201A">
            <w:pPr>
              <w:tabs>
                <w:tab w:val="decimal" w:pos="1050"/>
              </w:tabs>
              <w:spacing w:line="240" w:lineRule="atLeast"/>
              <w:ind w:left="-110" w:right="-270"/>
              <w:rPr>
                <w:rFonts w:cs="Times New Roman"/>
                <w:sz w:val="20"/>
                <w:cs/>
                <w:lang w:bidi="th-TH"/>
              </w:rPr>
            </w:pPr>
          </w:p>
        </w:tc>
        <w:tc>
          <w:tcPr>
            <w:tcW w:w="1310" w:type="dxa"/>
          </w:tcPr>
          <w:p w14:paraId="0280AF9C" w14:textId="77777777" w:rsidR="00B3201A" w:rsidRPr="00EC65EE" w:rsidRDefault="00B3201A">
            <w:pPr>
              <w:tabs>
                <w:tab w:val="decimal" w:pos="1050"/>
              </w:tabs>
              <w:spacing w:line="240" w:lineRule="atLeast"/>
              <w:ind w:left="-110" w:right="-270"/>
              <w:rPr>
                <w:rFonts w:cs="Times New Roman"/>
                <w:sz w:val="20"/>
                <w:cs/>
                <w:lang w:bidi="th-TH"/>
              </w:rPr>
            </w:pPr>
          </w:p>
        </w:tc>
        <w:tc>
          <w:tcPr>
            <w:tcW w:w="257" w:type="dxa"/>
          </w:tcPr>
          <w:p w14:paraId="1DDDA25B" w14:textId="77777777" w:rsidR="00B3201A" w:rsidRPr="00EC65EE" w:rsidRDefault="00B3201A">
            <w:pPr>
              <w:tabs>
                <w:tab w:val="decimal" w:pos="1050"/>
              </w:tabs>
              <w:spacing w:line="240" w:lineRule="atLeast"/>
              <w:ind w:left="-110" w:right="-270"/>
              <w:rPr>
                <w:rFonts w:cs="Times New Roman"/>
                <w:sz w:val="20"/>
                <w:cs/>
                <w:lang w:bidi="th-TH"/>
              </w:rPr>
            </w:pPr>
          </w:p>
        </w:tc>
        <w:tc>
          <w:tcPr>
            <w:tcW w:w="1310" w:type="dxa"/>
            <w:vAlign w:val="bottom"/>
          </w:tcPr>
          <w:p w14:paraId="5AAA36C1" w14:textId="77777777" w:rsidR="00B3201A" w:rsidRPr="00EC65EE" w:rsidRDefault="00B3201A">
            <w:pPr>
              <w:tabs>
                <w:tab w:val="decimal" w:pos="1050"/>
              </w:tabs>
              <w:spacing w:line="240" w:lineRule="atLeast"/>
              <w:ind w:left="-110" w:right="-270"/>
              <w:rPr>
                <w:rFonts w:cs="Times New Roman"/>
                <w:sz w:val="20"/>
                <w:cs/>
                <w:lang w:bidi="th-TH"/>
              </w:rPr>
            </w:pPr>
          </w:p>
        </w:tc>
        <w:tc>
          <w:tcPr>
            <w:tcW w:w="243" w:type="dxa"/>
          </w:tcPr>
          <w:p w14:paraId="4F0375B6" w14:textId="77777777" w:rsidR="00B3201A" w:rsidRPr="00EC65EE" w:rsidRDefault="00B3201A">
            <w:pPr>
              <w:tabs>
                <w:tab w:val="decimal" w:pos="1050"/>
              </w:tabs>
              <w:spacing w:line="240" w:lineRule="atLeast"/>
              <w:ind w:left="-110" w:right="-270"/>
              <w:rPr>
                <w:rFonts w:cs="Times New Roman"/>
                <w:sz w:val="20"/>
                <w:cs/>
                <w:lang w:bidi="th-TH"/>
              </w:rPr>
            </w:pPr>
          </w:p>
        </w:tc>
        <w:tc>
          <w:tcPr>
            <w:tcW w:w="1301" w:type="dxa"/>
            <w:vAlign w:val="bottom"/>
          </w:tcPr>
          <w:p w14:paraId="52C79AA9" w14:textId="77777777" w:rsidR="00B3201A" w:rsidRPr="00EC65EE" w:rsidRDefault="00B3201A">
            <w:pPr>
              <w:tabs>
                <w:tab w:val="decimal" w:pos="1050"/>
              </w:tabs>
              <w:spacing w:line="240" w:lineRule="atLeast"/>
              <w:ind w:left="-110" w:right="-270"/>
              <w:rPr>
                <w:rFonts w:cs="Times New Roman"/>
                <w:sz w:val="20"/>
                <w:cs/>
                <w:lang w:bidi="th-TH"/>
              </w:rPr>
            </w:pPr>
          </w:p>
        </w:tc>
      </w:tr>
      <w:tr w:rsidR="00B3201A" w:rsidRPr="00F8039F" w14:paraId="5603AAA9" w14:textId="77777777">
        <w:trPr>
          <w:cantSplit/>
        </w:trPr>
        <w:tc>
          <w:tcPr>
            <w:tcW w:w="4680" w:type="dxa"/>
            <w:vAlign w:val="bottom"/>
          </w:tcPr>
          <w:p w14:paraId="67170F6B" w14:textId="77777777" w:rsidR="00B3201A" w:rsidRPr="0012708E" w:rsidRDefault="00B3201A">
            <w:pPr>
              <w:spacing w:line="240" w:lineRule="atLeast"/>
              <w:ind w:left="-18" w:right="-270"/>
              <w:rPr>
                <w:rFonts w:cs="Times New Roman"/>
                <w:szCs w:val="22"/>
                <w:cs/>
                <w:lang w:bidi="th-TH"/>
              </w:rPr>
            </w:pPr>
            <w:r w:rsidRPr="0012708E">
              <w:rPr>
                <w:rFonts w:cs="Times New Roman"/>
                <w:szCs w:val="22"/>
                <w:lang w:bidi="th-TH"/>
              </w:rPr>
              <w:t xml:space="preserve">Cash </w:t>
            </w:r>
          </w:p>
        </w:tc>
        <w:tc>
          <w:tcPr>
            <w:tcW w:w="1310" w:type="dxa"/>
            <w:vAlign w:val="bottom"/>
          </w:tcPr>
          <w:p w14:paraId="7AB7775A" w14:textId="77777777" w:rsidR="00B3201A" w:rsidRPr="00431C03" w:rsidRDefault="00B3201A">
            <w:pPr>
              <w:tabs>
                <w:tab w:val="decimal" w:pos="1042"/>
              </w:tabs>
              <w:spacing w:line="240" w:lineRule="atLeast"/>
              <w:ind w:right="-150"/>
              <w:rPr>
                <w:rFonts w:cs="Times New Roman"/>
                <w:szCs w:val="22"/>
                <w:cs/>
                <w:lang w:bidi="th-TH"/>
              </w:rPr>
            </w:pPr>
            <w:r w:rsidRPr="00431C03">
              <w:rPr>
                <w:rFonts w:cs="Times New Roman"/>
                <w:szCs w:val="22"/>
              </w:rPr>
              <w:t>-</w:t>
            </w:r>
          </w:p>
        </w:tc>
        <w:tc>
          <w:tcPr>
            <w:tcW w:w="236" w:type="dxa"/>
          </w:tcPr>
          <w:p w14:paraId="6B6A9EB8" w14:textId="77777777" w:rsidR="00B3201A" w:rsidRPr="00F8039F" w:rsidRDefault="00B3201A">
            <w:pPr>
              <w:tabs>
                <w:tab w:val="decimal" w:pos="1042"/>
              </w:tabs>
              <w:spacing w:line="240" w:lineRule="atLeast"/>
              <w:ind w:right="-150"/>
              <w:rPr>
                <w:rFonts w:cs="Times New Roman"/>
                <w:szCs w:val="22"/>
              </w:rPr>
            </w:pPr>
          </w:p>
        </w:tc>
        <w:tc>
          <w:tcPr>
            <w:tcW w:w="1311" w:type="dxa"/>
            <w:vAlign w:val="bottom"/>
          </w:tcPr>
          <w:p w14:paraId="7457EFC1"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6C95A324" w14:textId="77777777" w:rsidR="00B3201A" w:rsidRPr="00F8039F" w:rsidRDefault="00B3201A">
            <w:pPr>
              <w:tabs>
                <w:tab w:val="decimal" w:pos="1042"/>
              </w:tabs>
              <w:spacing w:line="240" w:lineRule="atLeast"/>
              <w:ind w:right="-150"/>
              <w:rPr>
                <w:rFonts w:cs="Times New Roman"/>
                <w:szCs w:val="22"/>
              </w:rPr>
            </w:pPr>
          </w:p>
        </w:tc>
        <w:tc>
          <w:tcPr>
            <w:tcW w:w="1310" w:type="dxa"/>
            <w:vAlign w:val="bottom"/>
          </w:tcPr>
          <w:p w14:paraId="43A088CD"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48" w:type="dxa"/>
          </w:tcPr>
          <w:p w14:paraId="00ACE988" w14:textId="77777777" w:rsidR="00B3201A" w:rsidRPr="00F8039F" w:rsidRDefault="00B3201A">
            <w:pPr>
              <w:tabs>
                <w:tab w:val="decimal" w:pos="1042"/>
              </w:tabs>
              <w:spacing w:line="240" w:lineRule="atLeast"/>
              <w:ind w:right="-150"/>
              <w:rPr>
                <w:rFonts w:cs="Times New Roman"/>
                <w:szCs w:val="22"/>
              </w:rPr>
            </w:pPr>
          </w:p>
        </w:tc>
        <w:tc>
          <w:tcPr>
            <w:tcW w:w="1310" w:type="dxa"/>
            <w:vAlign w:val="bottom"/>
          </w:tcPr>
          <w:p w14:paraId="0487BDB5"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66857E2D" w14:textId="77777777" w:rsidR="00B3201A" w:rsidRPr="00F8039F" w:rsidRDefault="00B3201A">
            <w:pPr>
              <w:tabs>
                <w:tab w:val="decimal" w:pos="1042"/>
              </w:tabs>
              <w:spacing w:line="240" w:lineRule="atLeast"/>
              <w:ind w:right="-150"/>
              <w:rPr>
                <w:rFonts w:cs="Times New Roman"/>
                <w:szCs w:val="22"/>
              </w:rPr>
            </w:pPr>
          </w:p>
        </w:tc>
        <w:tc>
          <w:tcPr>
            <w:tcW w:w="1310" w:type="dxa"/>
            <w:vAlign w:val="bottom"/>
          </w:tcPr>
          <w:p w14:paraId="2A467D3E"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cs/>
                <w:lang w:bidi="th-TH"/>
              </w:rPr>
              <w:t>535</w:t>
            </w:r>
            <w:r w:rsidRPr="00431C03">
              <w:rPr>
                <w:rFonts w:cs="Times New Roman"/>
                <w:szCs w:val="22"/>
              </w:rPr>
              <w:t>,</w:t>
            </w:r>
            <w:r w:rsidRPr="00431C03">
              <w:rPr>
                <w:rFonts w:cs="Times New Roman"/>
                <w:szCs w:val="22"/>
                <w:cs/>
                <w:lang w:bidi="th-TH"/>
              </w:rPr>
              <w:t>223</w:t>
            </w:r>
          </w:p>
        </w:tc>
        <w:tc>
          <w:tcPr>
            <w:tcW w:w="243" w:type="dxa"/>
          </w:tcPr>
          <w:p w14:paraId="6D3F7588" w14:textId="77777777" w:rsidR="00B3201A" w:rsidRPr="00F8039F" w:rsidRDefault="00B3201A">
            <w:pPr>
              <w:tabs>
                <w:tab w:val="decimal" w:pos="1042"/>
              </w:tabs>
              <w:spacing w:line="240" w:lineRule="atLeast"/>
              <w:ind w:right="-150"/>
              <w:rPr>
                <w:rFonts w:cs="Times New Roman"/>
                <w:szCs w:val="22"/>
              </w:rPr>
            </w:pPr>
          </w:p>
        </w:tc>
        <w:tc>
          <w:tcPr>
            <w:tcW w:w="1301" w:type="dxa"/>
          </w:tcPr>
          <w:p w14:paraId="368CE395"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535,223</w:t>
            </w:r>
          </w:p>
        </w:tc>
      </w:tr>
      <w:tr w:rsidR="00B3201A" w:rsidRPr="00F8039F" w14:paraId="7445229A" w14:textId="77777777">
        <w:trPr>
          <w:cantSplit/>
        </w:trPr>
        <w:tc>
          <w:tcPr>
            <w:tcW w:w="4680" w:type="dxa"/>
            <w:vAlign w:val="bottom"/>
          </w:tcPr>
          <w:p w14:paraId="65B705EF" w14:textId="77777777" w:rsidR="00B3201A" w:rsidRPr="0012708E" w:rsidRDefault="00B3201A">
            <w:pPr>
              <w:spacing w:line="240" w:lineRule="atLeast"/>
              <w:ind w:left="-18" w:right="-270"/>
              <w:rPr>
                <w:rFonts w:cs="Times New Roman"/>
                <w:szCs w:val="22"/>
                <w:lang w:bidi="th-TH"/>
              </w:rPr>
            </w:pPr>
            <w:r w:rsidRPr="0012708E">
              <w:rPr>
                <w:rFonts w:cs="Times New Roman"/>
                <w:szCs w:val="22"/>
                <w:lang w:bidi="th-TH"/>
              </w:rPr>
              <w:t>Interbank and money market items, net</w:t>
            </w:r>
          </w:p>
        </w:tc>
        <w:tc>
          <w:tcPr>
            <w:tcW w:w="1310" w:type="dxa"/>
          </w:tcPr>
          <w:p w14:paraId="396B9B49"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2,891,650</w:t>
            </w:r>
          </w:p>
        </w:tc>
        <w:tc>
          <w:tcPr>
            <w:tcW w:w="236" w:type="dxa"/>
          </w:tcPr>
          <w:p w14:paraId="703103DA" w14:textId="77777777" w:rsidR="00B3201A" w:rsidRPr="00F8039F" w:rsidRDefault="00B3201A">
            <w:pPr>
              <w:tabs>
                <w:tab w:val="decimal" w:pos="1042"/>
              </w:tabs>
              <w:spacing w:line="240" w:lineRule="atLeast"/>
              <w:ind w:right="-150"/>
              <w:rPr>
                <w:rFonts w:cs="Times New Roman"/>
                <w:szCs w:val="22"/>
              </w:rPr>
            </w:pPr>
          </w:p>
        </w:tc>
        <w:tc>
          <w:tcPr>
            <w:tcW w:w="1311" w:type="dxa"/>
          </w:tcPr>
          <w:p w14:paraId="236DB536"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13,451,656</w:t>
            </w:r>
          </w:p>
        </w:tc>
        <w:tc>
          <w:tcPr>
            <w:tcW w:w="236" w:type="dxa"/>
          </w:tcPr>
          <w:p w14:paraId="42CDAB90" w14:textId="77777777" w:rsidR="00B3201A" w:rsidRPr="00F8039F" w:rsidRDefault="00B3201A">
            <w:pPr>
              <w:tabs>
                <w:tab w:val="decimal" w:pos="1042"/>
              </w:tabs>
              <w:spacing w:line="240" w:lineRule="atLeast"/>
              <w:ind w:right="-150"/>
              <w:rPr>
                <w:rFonts w:cs="Times New Roman"/>
                <w:szCs w:val="22"/>
              </w:rPr>
            </w:pPr>
          </w:p>
        </w:tc>
        <w:tc>
          <w:tcPr>
            <w:tcW w:w="1310" w:type="dxa"/>
            <w:vAlign w:val="bottom"/>
          </w:tcPr>
          <w:p w14:paraId="673B9012"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48" w:type="dxa"/>
          </w:tcPr>
          <w:p w14:paraId="7312FDCB" w14:textId="77777777" w:rsidR="00B3201A" w:rsidRPr="00F8039F" w:rsidRDefault="00B3201A">
            <w:pPr>
              <w:tabs>
                <w:tab w:val="decimal" w:pos="1042"/>
              </w:tabs>
              <w:spacing w:line="240" w:lineRule="atLeast"/>
              <w:ind w:right="-150"/>
              <w:rPr>
                <w:rFonts w:cs="Times New Roman"/>
                <w:szCs w:val="22"/>
              </w:rPr>
            </w:pPr>
          </w:p>
        </w:tc>
        <w:tc>
          <w:tcPr>
            <w:tcW w:w="1310" w:type="dxa"/>
            <w:vAlign w:val="bottom"/>
          </w:tcPr>
          <w:p w14:paraId="3A9F4D3B"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0C62AD46" w14:textId="77777777" w:rsidR="00B3201A" w:rsidRPr="00F8039F" w:rsidRDefault="00B3201A">
            <w:pPr>
              <w:tabs>
                <w:tab w:val="decimal" w:pos="1042"/>
              </w:tabs>
              <w:spacing w:line="240" w:lineRule="atLeast"/>
              <w:ind w:right="-150"/>
              <w:rPr>
                <w:rFonts w:cs="Times New Roman"/>
                <w:szCs w:val="22"/>
              </w:rPr>
            </w:pPr>
          </w:p>
        </w:tc>
        <w:tc>
          <w:tcPr>
            <w:tcW w:w="1310" w:type="dxa"/>
          </w:tcPr>
          <w:p w14:paraId="409E0BEE"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0A3C7777" w14:textId="77777777" w:rsidR="00B3201A" w:rsidRPr="00F8039F" w:rsidRDefault="00B3201A">
            <w:pPr>
              <w:tabs>
                <w:tab w:val="decimal" w:pos="1042"/>
              </w:tabs>
              <w:spacing w:line="240" w:lineRule="atLeast"/>
              <w:ind w:right="-150"/>
              <w:rPr>
                <w:rFonts w:cs="Times New Roman"/>
                <w:szCs w:val="22"/>
              </w:rPr>
            </w:pPr>
          </w:p>
        </w:tc>
        <w:tc>
          <w:tcPr>
            <w:tcW w:w="1301" w:type="dxa"/>
          </w:tcPr>
          <w:p w14:paraId="4CBFC714"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16,343,306</w:t>
            </w:r>
          </w:p>
        </w:tc>
      </w:tr>
      <w:tr w:rsidR="00B3201A" w:rsidRPr="00F8039F" w14:paraId="22DE1AAB" w14:textId="77777777">
        <w:trPr>
          <w:cantSplit/>
        </w:trPr>
        <w:tc>
          <w:tcPr>
            <w:tcW w:w="4680" w:type="dxa"/>
            <w:vAlign w:val="bottom"/>
          </w:tcPr>
          <w:p w14:paraId="1B4D7412" w14:textId="77777777" w:rsidR="00B3201A" w:rsidRPr="0012708E" w:rsidRDefault="00B3201A">
            <w:pPr>
              <w:spacing w:line="240" w:lineRule="atLeast"/>
              <w:ind w:right="-270"/>
              <w:rPr>
                <w:rFonts w:cs="Times New Roman"/>
                <w:szCs w:val="22"/>
                <w:lang w:bidi="th-TH"/>
              </w:rPr>
            </w:pPr>
            <w:r w:rsidRPr="00EA52DF">
              <w:rPr>
                <w:rFonts w:cs="Times New Roman"/>
                <w:szCs w:val="22"/>
                <w:lang w:bidi="th-TH"/>
              </w:rPr>
              <w:t>Financial assets measured at FVTPL</w:t>
            </w:r>
          </w:p>
        </w:tc>
        <w:tc>
          <w:tcPr>
            <w:tcW w:w="1310" w:type="dxa"/>
          </w:tcPr>
          <w:p w14:paraId="056A8F6A"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640C83D0" w14:textId="77777777" w:rsidR="00B3201A" w:rsidRPr="00F8039F" w:rsidRDefault="00B3201A">
            <w:pPr>
              <w:tabs>
                <w:tab w:val="decimal" w:pos="1042"/>
              </w:tabs>
              <w:spacing w:line="240" w:lineRule="atLeast"/>
              <w:ind w:right="-150"/>
              <w:rPr>
                <w:rFonts w:cs="Times New Roman"/>
                <w:szCs w:val="22"/>
                <w:rtl/>
                <w:cs/>
              </w:rPr>
            </w:pPr>
          </w:p>
        </w:tc>
        <w:tc>
          <w:tcPr>
            <w:tcW w:w="1311" w:type="dxa"/>
            <w:vAlign w:val="bottom"/>
          </w:tcPr>
          <w:p w14:paraId="4F29A624" w14:textId="77777777" w:rsidR="00B3201A" w:rsidRPr="00F8039F" w:rsidRDefault="00B3201A">
            <w:pPr>
              <w:tabs>
                <w:tab w:val="decimal" w:pos="1042"/>
              </w:tabs>
              <w:spacing w:line="240" w:lineRule="atLeast"/>
              <w:ind w:right="-150"/>
              <w:rPr>
                <w:rFonts w:cs="Times New Roman"/>
                <w:szCs w:val="22"/>
              </w:rPr>
            </w:pPr>
            <w:r>
              <w:rPr>
                <w:rFonts w:cs="Times New Roman"/>
                <w:szCs w:val="22"/>
                <w:lang w:bidi="th-TH"/>
              </w:rPr>
              <w:t>-</w:t>
            </w:r>
          </w:p>
        </w:tc>
        <w:tc>
          <w:tcPr>
            <w:tcW w:w="236" w:type="dxa"/>
          </w:tcPr>
          <w:p w14:paraId="0BD79C48" w14:textId="77777777" w:rsidR="00B3201A" w:rsidRPr="00F8039F" w:rsidRDefault="00B3201A">
            <w:pPr>
              <w:tabs>
                <w:tab w:val="decimal" w:pos="1042"/>
              </w:tabs>
              <w:spacing w:line="240" w:lineRule="atLeast"/>
              <w:ind w:right="-150"/>
              <w:rPr>
                <w:rFonts w:cs="Times New Roman"/>
                <w:szCs w:val="22"/>
                <w:rtl/>
                <w:cs/>
              </w:rPr>
            </w:pPr>
          </w:p>
        </w:tc>
        <w:tc>
          <w:tcPr>
            <w:tcW w:w="1310" w:type="dxa"/>
            <w:vAlign w:val="bottom"/>
          </w:tcPr>
          <w:p w14:paraId="69932A87" w14:textId="77777777" w:rsidR="00B3201A" w:rsidRPr="00F8039F" w:rsidRDefault="00B3201A">
            <w:pPr>
              <w:tabs>
                <w:tab w:val="decimal" w:pos="1042"/>
              </w:tabs>
              <w:spacing w:line="240" w:lineRule="atLeast"/>
              <w:ind w:right="-150"/>
              <w:rPr>
                <w:rFonts w:cs="Times New Roman"/>
                <w:szCs w:val="22"/>
              </w:rPr>
            </w:pPr>
            <w:r w:rsidRPr="0093239C">
              <w:rPr>
                <w:rFonts w:cs="Times New Roman"/>
                <w:szCs w:val="22"/>
              </w:rPr>
              <w:t>-</w:t>
            </w:r>
          </w:p>
        </w:tc>
        <w:tc>
          <w:tcPr>
            <w:tcW w:w="248" w:type="dxa"/>
          </w:tcPr>
          <w:p w14:paraId="4DD37BF9" w14:textId="77777777" w:rsidR="00B3201A" w:rsidRPr="00F8039F" w:rsidRDefault="00B3201A">
            <w:pPr>
              <w:tabs>
                <w:tab w:val="decimal" w:pos="1042"/>
              </w:tabs>
              <w:spacing w:line="240" w:lineRule="atLeast"/>
              <w:ind w:right="-150"/>
              <w:rPr>
                <w:rFonts w:cs="Times New Roman"/>
                <w:szCs w:val="22"/>
                <w:rtl/>
                <w:cs/>
              </w:rPr>
            </w:pPr>
          </w:p>
        </w:tc>
        <w:tc>
          <w:tcPr>
            <w:tcW w:w="1310" w:type="dxa"/>
            <w:vAlign w:val="bottom"/>
          </w:tcPr>
          <w:p w14:paraId="4547CDC2" w14:textId="77777777" w:rsidR="00B3201A" w:rsidRPr="00F8039F" w:rsidRDefault="00B3201A">
            <w:pPr>
              <w:tabs>
                <w:tab w:val="decimal" w:pos="1042"/>
              </w:tabs>
              <w:spacing w:line="240" w:lineRule="atLeast"/>
              <w:ind w:right="-150"/>
              <w:rPr>
                <w:rFonts w:cs="Times New Roman"/>
                <w:szCs w:val="22"/>
              </w:rPr>
            </w:pPr>
            <w:r w:rsidRPr="0093239C">
              <w:rPr>
                <w:rFonts w:cs="Times New Roman"/>
                <w:szCs w:val="22"/>
              </w:rPr>
              <w:t>-</w:t>
            </w:r>
          </w:p>
        </w:tc>
        <w:tc>
          <w:tcPr>
            <w:tcW w:w="257" w:type="dxa"/>
          </w:tcPr>
          <w:p w14:paraId="6EAD5E32" w14:textId="77777777" w:rsidR="00B3201A" w:rsidRPr="00F8039F" w:rsidRDefault="00B3201A">
            <w:pPr>
              <w:tabs>
                <w:tab w:val="decimal" w:pos="1042"/>
              </w:tabs>
              <w:spacing w:line="240" w:lineRule="atLeast"/>
              <w:ind w:right="-150"/>
              <w:rPr>
                <w:rFonts w:cs="Times New Roman"/>
                <w:szCs w:val="22"/>
              </w:rPr>
            </w:pPr>
          </w:p>
        </w:tc>
        <w:tc>
          <w:tcPr>
            <w:tcW w:w="1310" w:type="dxa"/>
            <w:vAlign w:val="bottom"/>
          </w:tcPr>
          <w:p w14:paraId="0C039263" w14:textId="77777777" w:rsidR="00B3201A" w:rsidRPr="00F8039F" w:rsidRDefault="00B3201A">
            <w:pPr>
              <w:tabs>
                <w:tab w:val="decimal" w:pos="1042"/>
              </w:tabs>
              <w:spacing w:line="240" w:lineRule="atLeast"/>
              <w:ind w:right="-150"/>
              <w:rPr>
                <w:rFonts w:cs="Times New Roman"/>
                <w:szCs w:val="22"/>
              </w:rPr>
            </w:pPr>
            <w:r w:rsidRPr="00380C17">
              <w:rPr>
                <w:rFonts w:cs="Times New Roman"/>
                <w:szCs w:val="22"/>
                <w:cs/>
                <w:lang w:bidi="th-TH"/>
              </w:rPr>
              <w:t>20</w:t>
            </w:r>
            <w:r w:rsidRPr="00380C17">
              <w:rPr>
                <w:rFonts w:cs="Times New Roman"/>
                <w:szCs w:val="22"/>
                <w:lang w:bidi="th-TH"/>
              </w:rPr>
              <w:t>,</w:t>
            </w:r>
            <w:r w:rsidRPr="00380C17">
              <w:rPr>
                <w:rFonts w:cs="Times New Roman"/>
                <w:szCs w:val="22"/>
                <w:cs/>
                <w:lang w:bidi="th-TH"/>
              </w:rPr>
              <w:t>457</w:t>
            </w:r>
          </w:p>
        </w:tc>
        <w:tc>
          <w:tcPr>
            <w:tcW w:w="243" w:type="dxa"/>
          </w:tcPr>
          <w:p w14:paraId="00139AF0" w14:textId="77777777" w:rsidR="00B3201A" w:rsidRPr="00F8039F" w:rsidRDefault="00B3201A">
            <w:pPr>
              <w:tabs>
                <w:tab w:val="decimal" w:pos="1042"/>
              </w:tabs>
              <w:spacing w:line="240" w:lineRule="atLeast"/>
              <w:ind w:right="-150"/>
              <w:rPr>
                <w:rFonts w:cs="Times New Roman"/>
                <w:szCs w:val="22"/>
              </w:rPr>
            </w:pPr>
          </w:p>
        </w:tc>
        <w:tc>
          <w:tcPr>
            <w:tcW w:w="1301" w:type="dxa"/>
          </w:tcPr>
          <w:p w14:paraId="0B2B9ACB"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20,457</w:t>
            </w:r>
          </w:p>
        </w:tc>
      </w:tr>
      <w:tr w:rsidR="00B3201A" w:rsidRPr="00F8039F" w14:paraId="6F60FC3D" w14:textId="77777777">
        <w:trPr>
          <w:cantSplit/>
        </w:trPr>
        <w:tc>
          <w:tcPr>
            <w:tcW w:w="4680" w:type="dxa"/>
            <w:vAlign w:val="bottom"/>
          </w:tcPr>
          <w:p w14:paraId="3DB1C6BD" w14:textId="77777777" w:rsidR="00B3201A" w:rsidRPr="0012708E" w:rsidRDefault="00B3201A">
            <w:pPr>
              <w:spacing w:line="240" w:lineRule="atLeast"/>
              <w:ind w:left="-18"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310" w:type="dxa"/>
          </w:tcPr>
          <w:p w14:paraId="68222643"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0122BDDF" w14:textId="77777777" w:rsidR="00B3201A" w:rsidRPr="00F8039F" w:rsidRDefault="00B3201A">
            <w:pPr>
              <w:tabs>
                <w:tab w:val="decimal" w:pos="1042"/>
              </w:tabs>
              <w:spacing w:line="240" w:lineRule="atLeast"/>
              <w:ind w:right="-150"/>
              <w:rPr>
                <w:rFonts w:cs="Times New Roman"/>
                <w:szCs w:val="22"/>
                <w:rtl/>
                <w:cs/>
              </w:rPr>
            </w:pPr>
          </w:p>
        </w:tc>
        <w:tc>
          <w:tcPr>
            <w:tcW w:w="1311" w:type="dxa"/>
          </w:tcPr>
          <w:p w14:paraId="2CDACC36"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1,937,537</w:t>
            </w:r>
          </w:p>
        </w:tc>
        <w:tc>
          <w:tcPr>
            <w:tcW w:w="236" w:type="dxa"/>
          </w:tcPr>
          <w:p w14:paraId="60D8EFEF" w14:textId="77777777" w:rsidR="00B3201A" w:rsidRPr="00F8039F" w:rsidRDefault="00B3201A">
            <w:pPr>
              <w:tabs>
                <w:tab w:val="decimal" w:pos="1042"/>
              </w:tabs>
              <w:spacing w:line="240" w:lineRule="atLeast"/>
              <w:ind w:right="-150"/>
              <w:rPr>
                <w:rFonts w:cs="Times New Roman"/>
                <w:szCs w:val="22"/>
                <w:rtl/>
                <w:cs/>
              </w:rPr>
            </w:pPr>
          </w:p>
        </w:tc>
        <w:tc>
          <w:tcPr>
            <w:tcW w:w="1310" w:type="dxa"/>
          </w:tcPr>
          <w:p w14:paraId="7D7991A1"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209,419</w:t>
            </w:r>
          </w:p>
        </w:tc>
        <w:tc>
          <w:tcPr>
            <w:tcW w:w="248" w:type="dxa"/>
          </w:tcPr>
          <w:p w14:paraId="3BD4C1ED" w14:textId="77777777" w:rsidR="00B3201A" w:rsidRPr="00F8039F" w:rsidRDefault="00B3201A">
            <w:pPr>
              <w:tabs>
                <w:tab w:val="decimal" w:pos="1042"/>
              </w:tabs>
              <w:spacing w:line="240" w:lineRule="atLeast"/>
              <w:ind w:right="-150"/>
              <w:rPr>
                <w:rFonts w:cs="Times New Roman"/>
                <w:szCs w:val="22"/>
                <w:rtl/>
                <w:cs/>
              </w:rPr>
            </w:pPr>
          </w:p>
        </w:tc>
        <w:tc>
          <w:tcPr>
            <w:tcW w:w="1310" w:type="dxa"/>
          </w:tcPr>
          <w:p w14:paraId="6C20856D"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36AB88C1" w14:textId="77777777" w:rsidR="00B3201A" w:rsidRPr="00F8039F" w:rsidRDefault="00B3201A">
            <w:pPr>
              <w:tabs>
                <w:tab w:val="decimal" w:pos="1042"/>
              </w:tabs>
              <w:spacing w:line="240" w:lineRule="atLeast"/>
              <w:ind w:right="-150"/>
              <w:rPr>
                <w:rFonts w:cs="Times New Roman"/>
                <w:szCs w:val="22"/>
              </w:rPr>
            </w:pPr>
          </w:p>
        </w:tc>
        <w:tc>
          <w:tcPr>
            <w:tcW w:w="1310" w:type="dxa"/>
          </w:tcPr>
          <w:p w14:paraId="6DAA2C27"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2,455</w:t>
            </w:r>
          </w:p>
        </w:tc>
        <w:tc>
          <w:tcPr>
            <w:tcW w:w="243" w:type="dxa"/>
          </w:tcPr>
          <w:p w14:paraId="346CBE6B" w14:textId="77777777" w:rsidR="00B3201A" w:rsidRPr="00F8039F" w:rsidRDefault="00B3201A">
            <w:pPr>
              <w:tabs>
                <w:tab w:val="decimal" w:pos="1042"/>
              </w:tabs>
              <w:spacing w:line="240" w:lineRule="atLeast"/>
              <w:ind w:right="-150"/>
              <w:rPr>
                <w:rFonts w:cs="Times New Roman"/>
                <w:szCs w:val="22"/>
              </w:rPr>
            </w:pPr>
          </w:p>
        </w:tc>
        <w:tc>
          <w:tcPr>
            <w:tcW w:w="1301" w:type="dxa"/>
          </w:tcPr>
          <w:p w14:paraId="4AD1D83A"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2,149,411</w:t>
            </w:r>
          </w:p>
        </w:tc>
      </w:tr>
      <w:tr w:rsidR="00B3201A" w:rsidRPr="00F8039F" w14:paraId="2305350A" w14:textId="77777777">
        <w:trPr>
          <w:cantSplit/>
        </w:trPr>
        <w:tc>
          <w:tcPr>
            <w:tcW w:w="4680" w:type="dxa"/>
          </w:tcPr>
          <w:p w14:paraId="76B9A1D3" w14:textId="77777777" w:rsidR="00B3201A" w:rsidRPr="0012708E" w:rsidRDefault="00B3201A">
            <w:pPr>
              <w:spacing w:line="240" w:lineRule="atLeast"/>
              <w:ind w:left="-18" w:right="-270"/>
              <w:rPr>
                <w:rFonts w:cs="Times New Roman"/>
                <w:szCs w:val="22"/>
                <w:cs/>
                <w:lang w:bidi="th-TH"/>
              </w:rPr>
            </w:pPr>
            <w:r w:rsidRPr="0012708E">
              <w:rPr>
                <w:rFonts w:cs="Times New Roman"/>
                <w:szCs w:val="22"/>
                <w:lang w:bidi="th-TH"/>
              </w:rPr>
              <w:t>Loans to customers</w:t>
            </w:r>
            <w:r w:rsidRPr="0012708E">
              <w:rPr>
                <w:rFonts w:cs="Times New Roman"/>
                <w:szCs w:val="22"/>
              </w:rPr>
              <w:t xml:space="preserve"> </w:t>
            </w:r>
            <w:r w:rsidRPr="0012708E">
              <w:rPr>
                <w:rFonts w:cs="Times New Roman"/>
                <w:szCs w:val="22"/>
                <w:vertAlign w:val="superscript"/>
              </w:rPr>
              <w:t>(1), (2)</w:t>
            </w:r>
          </w:p>
        </w:tc>
        <w:tc>
          <w:tcPr>
            <w:tcW w:w="1310" w:type="dxa"/>
          </w:tcPr>
          <w:p w14:paraId="4A820A9F"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741,713</w:t>
            </w:r>
          </w:p>
        </w:tc>
        <w:tc>
          <w:tcPr>
            <w:tcW w:w="236" w:type="dxa"/>
          </w:tcPr>
          <w:p w14:paraId="79DE500C" w14:textId="77777777" w:rsidR="00B3201A" w:rsidRPr="00F8039F" w:rsidRDefault="00B3201A">
            <w:pPr>
              <w:tabs>
                <w:tab w:val="decimal" w:pos="1042"/>
              </w:tabs>
              <w:spacing w:line="240" w:lineRule="atLeast"/>
              <w:ind w:right="-150"/>
              <w:rPr>
                <w:rFonts w:cs="Times New Roman"/>
                <w:szCs w:val="22"/>
              </w:rPr>
            </w:pPr>
          </w:p>
        </w:tc>
        <w:tc>
          <w:tcPr>
            <w:tcW w:w="1311" w:type="dxa"/>
          </w:tcPr>
          <w:p w14:paraId="60B1D7D7"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44,422,706</w:t>
            </w:r>
          </w:p>
        </w:tc>
        <w:tc>
          <w:tcPr>
            <w:tcW w:w="236" w:type="dxa"/>
          </w:tcPr>
          <w:p w14:paraId="21B23A22" w14:textId="77777777" w:rsidR="00B3201A" w:rsidRPr="00F8039F" w:rsidRDefault="00B3201A">
            <w:pPr>
              <w:tabs>
                <w:tab w:val="decimal" w:pos="1042"/>
              </w:tabs>
              <w:spacing w:line="240" w:lineRule="atLeast"/>
              <w:ind w:right="-150"/>
              <w:rPr>
                <w:rFonts w:cs="Times New Roman"/>
                <w:szCs w:val="22"/>
              </w:rPr>
            </w:pPr>
          </w:p>
        </w:tc>
        <w:tc>
          <w:tcPr>
            <w:tcW w:w="1310" w:type="dxa"/>
          </w:tcPr>
          <w:p w14:paraId="4D6CFAD3"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62,729,322</w:t>
            </w:r>
          </w:p>
        </w:tc>
        <w:tc>
          <w:tcPr>
            <w:tcW w:w="248" w:type="dxa"/>
          </w:tcPr>
          <w:p w14:paraId="68DF4DA3" w14:textId="77777777" w:rsidR="00B3201A" w:rsidRPr="00F8039F" w:rsidRDefault="00B3201A">
            <w:pPr>
              <w:tabs>
                <w:tab w:val="decimal" w:pos="1042"/>
              </w:tabs>
              <w:spacing w:line="240" w:lineRule="atLeast"/>
              <w:ind w:right="-150"/>
              <w:rPr>
                <w:rFonts w:cs="Times New Roman"/>
                <w:szCs w:val="22"/>
              </w:rPr>
            </w:pPr>
          </w:p>
        </w:tc>
        <w:tc>
          <w:tcPr>
            <w:tcW w:w="1310" w:type="dxa"/>
          </w:tcPr>
          <w:p w14:paraId="59B25003"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48,049,633</w:t>
            </w:r>
          </w:p>
        </w:tc>
        <w:tc>
          <w:tcPr>
            <w:tcW w:w="257" w:type="dxa"/>
          </w:tcPr>
          <w:p w14:paraId="28B46F37" w14:textId="77777777" w:rsidR="00B3201A" w:rsidRPr="00F8039F" w:rsidRDefault="00B3201A">
            <w:pPr>
              <w:tabs>
                <w:tab w:val="decimal" w:pos="1042"/>
              </w:tabs>
              <w:spacing w:line="240" w:lineRule="atLeast"/>
              <w:ind w:right="-150"/>
              <w:rPr>
                <w:rFonts w:cs="Times New Roman"/>
                <w:szCs w:val="22"/>
              </w:rPr>
            </w:pPr>
          </w:p>
        </w:tc>
        <w:tc>
          <w:tcPr>
            <w:tcW w:w="1310" w:type="dxa"/>
          </w:tcPr>
          <w:p w14:paraId="2D1B4894"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7,215,242</w:t>
            </w:r>
          </w:p>
        </w:tc>
        <w:tc>
          <w:tcPr>
            <w:tcW w:w="243" w:type="dxa"/>
          </w:tcPr>
          <w:p w14:paraId="0ABC2711" w14:textId="77777777" w:rsidR="00B3201A" w:rsidRPr="00F8039F" w:rsidRDefault="00B3201A">
            <w:pPr>
              <w:tabs>
                <w:tab w:val="decimal" w:pos="1042"/>
              </w:tabs>
              <w:spacing w:line="240" w:lineRule="atLeast"/>
              <w:ind w:right="-150"/>
              <w:rPr>
                <w:rFonts w:cs="Times New Roman"/>
                <w:szCs w:val="22"/>
              </w:rPr>
            </w:pPr>
          </w:p>
        </w:tc>
        <w:tc>
          <w:tcPr>
            <w:tcW w:w="1301" w:type="dxa"/>
          </w:tcPr>
          <w:p w14:paraId="6F336DB9" w14:textId="77777777" w:rsidR="00B3201A" w:rsidRPr="00F8039F" w:rsidRDefault="00B3201A">
            <w:pPr>
              <w:tabs>
                <w:tab w:val="decimal" w:pos="1042"/>
              </w:tabs>
              <w:spacing w:line="240" w:lineRule="atLeast"/>
              <w:ind w:right="-150" w:hanging="136"/>
              <w:rPr>
                <w:rFonts w:cs="Times New Roman"/>
                <w:szCs w:val="22"/>
              </w:rPr>
            </w:pPr>
            <w:r w:rsidRPr="00431C03">
              <w:rPr>
                <w:rFonts w:cs="Times New Roman"/>
                <w:szCs w:val="22"/>
              </w:rPr>
              <w:t>163,158,616</w:t>
            </w:r>
          </w:p>
        </w:tc>
      </w:tr>
      <w:tr w:rsidR="00B3201A" w:rsidRPr="00F8039F" w14:paraId="114EBD01" w14:textId="77777777">
        <w:trPr>
          <w:cantSplit/>
        </w:trPr>
        <w:tc>
          <w:tcPr>
            <w:tcW w:w="4680" w:type="dxa"/>
          </w:tcPr>
          <w:p w14:paraId="19D08A97" w14:textId="77777777" w:rsidR="00B3201A" w:rsidRPr="0012708E" w:rsidRDefault="00B3201A">
            <w:pPr>
              <w:spacing w:line="240" w:lineRule="atLeast"/>
              <w:ind w:left="-18" w:right="-270"/>
              <w:rPr>
                <w:rFonts w:cs="Times New Roman"/>
                <w:szCs w:val="22"/>
                <w:lang w:bidi="th-TH"/>
              </w:rPr>
            </w:pPr>
            <w:r w:rsidRPr="0012708E">
              <w:rPr>
                <w:rFonts w:cs="Times New Roman"/>
                <w:szCs w:val="22"/>
                <w:lang w:bidi="th-TH"/>
              </w:rPr>
              <w:t>Other financial assets, net</w:t>
            </w:r>
          </w:p>
        </w:tc>
        <w:tc>
          <w:tcPr>
            <w:tcW w:w="1310" w:type="dxa"/>
            <w:vAlign w:val="bottom"/>
          </w:tcPr>
          <w:p w14:paraId="7061810B"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67A07A0E" w14:textId="77777777" w:rsidR="00B3201A" w:rsidRPr="00F8039F" w:rsidRDefault="00B3201A">
            <w:pPr>
              <w:tabs>
                <w:tab w:val="decimal" w:pos="1042"/>
              </w:tabs>
              <w:spacing w:line="240" w:lineRule="atLeast"/>
              <w:ind w:right="-150"/>
              <w:rPr>
                <w:rFonts w:cs="Times New Roman"/>
                <w:szCs w:val="22"/>
              </w:rPr>
            </w:pPr>
          </w:p>
        </w:tc>
        <w:tc>
          <w:tcPr>
            <w:tcW w:w="1311" w:type="dxa"/>
            <w:vAlign w:val="bottom"/>
          </w:tcPr>
          <w:p w14:paraId="12775D0E"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1,139,087</w:t>
            </w:r>
          </w:p>
        </w:tc>
        <w:tc>
          <w:tcPr>
            <w:tcW w:w="236" w:type="dxa"/>
          </w:tcPr>
          <w:p w14:paraId="0839A021" w14:textId="77777777" w:rsidR="00B3201A" w:rsidRPr="00F8039F" w:rsidRDefault="00B3201A">
            <w:pPr>
              <w:tabs>
                <w:tab w:val="decimal" w:pos="1042"/>
              </w:tabs>
              <w:spacing w:line="240" w:lineRule="atLeast"/>
              <w:ind w:right="-150"/>
              <w:rPr>
                <w:rFonts w:cs="Times New Roman"/>
                <w:szCs w:val="22"/>
              </w:rPr>
            </w:pPr>
          </w:p>
        </w:tc>
        <w:tc>
          <w:tcPr>
            <w:tcW w:w="1310" w:type="dxa"/>
            <w:vAlign w:val="bottom"/>
          </w:tcPr>
          <w:p w14:paraId="25C0D4C0"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48" w:type="dxa"/>
          </w:tcPr>
          <w:p w14:paraId="71AE9D84" w14:textId="77777777" w:rsidR="00B3201A" w:rsidRPr="00F8039F" w:rsidRDefault="00B3201A">
            <w:pPr>
              <w:tabs>
                <w:tab w:val="decimal" w:pos="1042"/>
              </w:tabs>
              <w:spacing w:line="240" w:lineRule="atLeast"/>
              <w:ind w:right="-150"/>
              <w:rPr>
                <w:rFonts w:cs="Times New Roman"/>
                <w:szCs w:val="22"/>
              </w:rPr>
            </w:pPr>
          </w:p>
        </w:tc>
        <w:tc>
          <w:tcPr>
            <w:tcW w:w="1310" w:type="dxa"/>
            <w:tcBorders>
              <w:bottom w:val="single" w:sz="4" w:space="0" w:color="auto"/>
            </w:tcBorders>
            <w:vAlign w:val="bottom"/>
          </w:tcPr>
          <w:p w14:paraId="52DDD400"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231AF85E" w14:textId="77777777" w:rsidR="00B3201A" w:rsidRPr="00F8039F" w:rsidRDefault="00B3201A">
            <w:pPr>
              <w:tabs>
                <w:tab w:val="decimal" w:pos="1042"/>
              </w:tabs>
              <w:spacing w:line="240" w:lineRule="atLeast"/>
              <w:ind w:right="-150"/>
              <w:rPr>
                <w:rFonts w:cs="Times New Roman"/>
                <w:szCs w:val="22"/>
              </w:rPr>
            </w:pPr>
          </w:p>
        </w:tc>
        <w:tc>
          <w:tcPr>
            <w:tcW w:w="1310" w:type="dxa"/>
          </w:tcPr>
          <w:p w14:paraId="5CB6E4FF"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6F7BE2F9" w14:textId="77777777" w:rsidR="00B3201A" w:rsidRPr="00F8039F" w:rsidRDefault="00B3201A">
            <w:pPr>
              <w:tabs>
                <w:tab w:val="decimal" w:pos="1042"/>
              </w:tabs>
              <w:spacing w:line="240" w:lineRule="atLeast"/>
              <w:ind w:right="-150"/>
              <w:rPr>
                <w:rFonts w:cs="Times New Roman"/>
                <w:szCs w:val="22"/>
              </w:rPr>
            </w:pPr>
          </w:p>
        </w:tc>
        <w:tc>
          <w:tcPr>
            <w:tcW w:w="1301" w:type="dxa"/>
          </w:tcPr>
          <w:p w14:paraId="7EBF7093"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1,139,087</w:t>
            </w:r>
          </w:p>
        </w:tc>
      </w:tr>
      <w:tr w:rsidR="00B3201A" w:rsidRPr="00F8039F" w14:paraId="139A7740" w14:textId="77777777">
        <w:trPr>
          <w:cantSplit/>
        </w:trPr>
        <w:tc>
          <w:tcPr>
            <w:tcW w:w="4680" w:type="dxa"/>
            <w:vAlign w:val="bottom"/>
          </w:tcPr>
          <w:p w14:paraId="14B57DBF" w14:textId="77777777" w:rsidR="00B3201A" w:rsidRPr="0012708E" w:rsidRDefault="00B3201A">
            <w:pPr>
              <w:spacing w:line="240" w:lineRule="atLeast"/>
              <w:ind w:left="-18" w:right="-270"/>
              <w:rPr>
                <w:rFonts w:cs="Times New Roman"/>
                <w:b/>
                <w:bCs/>
                <w:szCs w:val="22"/>
                <w:lang w:bidi="th-TH"/>
              </w:rPr>
            </w:pPr>
            <w:r w:rsidRPr="0012708E">
              <w:rPr>
                <w:rFonts w:cs="Times New Roman"/>
                <w:b/>
                <w:bCs/>
                <w:szCs w:val="22"/>
                <w:lang w:bidi="th-TH"/>
              </w:rPr>
              <w:t>Total financial assets</w:t>
            </w:r>
          </w:p>
        </w:tc>
        <w:tc>
          <w:tcPr>
            <w:tcW w:w="1310" w:type="dxa"/>
            <w:tcBorders>
              <w:top w:val="single" w:sz="4" w:space="0" w:color="auto"/>
              <w:bottom w:val="single" w:sz="4" w:space="0" w:color="auto"/>
            </w:tcBorders>
          </w:tcPr>
          <w:p w14:paraId="11A5CC93" w14:textId="77777777" w:rsidR="00B3201A" w:rsidRPr="00F8039F" w:rsidRDefault="00B3201A">
            <w:pPr>
              <w:tabs>
                <w:tab w:val="decimal" w:pos="1042"/>
              </w:tabs>
              <w:spacing w:line="240" w:lineRule="atLeast"/>
              <w:ind w:left="-92" w:right="-150"/>
              <w:rPr>
                <w:rFonts w:cs="Times New Roman"/>
                <w:b/>
                <w:bCs/>
                <w:szCs w:val="22"/>
              </w:rPr>
            </w:pPr>
            <w:r w:rsidRPr="00431C03">
              <w:rPr>
                <w:rFonts w:cs="Times New Roman"/>
                <w:b/>
                <w:bCs/>
                <w:szCs w:val="22"/>
              </w:rPr>
              <w:t>3,633,363</w:t>
            </w:r>
          </w:p>
        </w:tc>
        <w:tc>
          <w:tcPr>
            <w:tcW w:w="236" w:type="dxa"/>
          </w:tcPr>
          <w:p w14:paraId="20A5E21F" w14:textId="77777777" w:rsidR="00B3201A" w:rsidRPr="00F8039F" w:rsidRDefault="00B3201A">
            <w:pPr>
              <w:tabs>
                <w:tab w:val="decimal" w:pos="1042"/>
              </w:tabs>
              <w:spacing w:line="240" w:lineRule="atLeast"/>
              <w:ind w:left="-92" w:right="-150"/>
              <w:rPr>
                <w:rFonts w:cs="Times New Roman"/>
                <w:b/>
                <w:bCs/>
                <w:szCs w:val="22"/>
              </w:rPr>
            </w:pPr>
          </w:p>
        </w:tc>
        <w:tc>
          <w:tcPr>
            <w:tcW w:w="1311" w:type="dxa"/>
            <w:tcBorders>
              <w:top w:val="single" w:sz="4" w:space="0" w:color="auto"/>
              <w:bottom w:val="single" w:sz="4" w:space="0" w:color="auto"/>
            </w:tcBorders>
          </w:tcPr>
          <w:p w14:paraId="16E07404" w14:textId="77777777" w:rsidR="00B3201A" w:rsidRPr="00F8039F" w:rsidRDefault="00B3201A">
            <w:pPr>
              <w:tabs>
                <w:tab w:val="decimal" w:pos="1042"/>
              </w:tabs>
              <w:spacing w:line="240" w:lineRule="atLeast"/>
              <w:ind w:left="-92" w:right="-150"/>
              <w:rPr>
                <w:rFonts w:cs="Times New Roman"/>
                <w:b/>
                <w:bCs/>
                <w:szCs w:val="22"/>
              </w:rPr>
            </w:pPr>
            <w:r w:rsidRPr="00431C03">
              <w:rPr>
                <w:rFonts w:cs="Times New Roman"/>
                <w:b/>
                <w:bCs/>
                <w:szCs w:val="22"/>
              </w:rPr>
              <w:t>60,</w:t>
            </w:r>
            <w:r>
              <w:rPr>
                <w:rFonts w:cs="Times New Roman"/>
                <w:b/>
                <w:bCs/>
                <w:szCs w:val="22"/>
              </w:rPr>
              <w:t>950,986</w:t>
            </w:r>
          </w:p>
        </w:tc>
        <w:tc>
          <w:tcPr>
            <w:tcW w:w="236" w:type="dxa"/>
          </w:tcPr>
          <w:p w14:paraId="3BCF6C22" w14:textId="77777777" w:rsidR="00B3201A" w:rsidRPr="00F8039F" w:rsidRDefault="00B3201A">
            <w:pPr>
              <w:tabs>
                <w:tab w:val="decimal" w:pos="1042"/>
              </w:tabs>
              <w:spacing w:line="240" w:lineRule="atLeast"/>
              <w:ind w:left="-92" w:right="-150"/>
              <w:rPr>
                <w:rFonts w:cs="Times New Roman"/>
                <w:b/>
                <w:bCs/>
                <w:szCs w:val="22"/>
              </w:rPr>
            </w:pPr>
          </w:p>
        </w:tc>
        <w:tc>
          <w:tcPr>
            <w:tcW w:w="1310" w:type="dxa"/>
            <w:tcBorders>
              <w:top w:val="single" w:sz="4" w:space="0" w:color="auto"/>
              <w:bottom w:val="single" w:sz="4" w:space="0" w:color="auto"/>
            </w:tcBorders>
          </w:tcPr>
          <w:p w14:paraId="1F743469" w14:textId="77777777" w:rsidR="00B3201A" w:rsidRPr="00F8039F" w:rsidRDefault="00B3201A">
            <w:pPr>
              <w:tabs>
                <w:tab w:val="decimal" w:pos="1042"/>
              </w:tabs>
              <w:spacing w:line="240" w:lineRule="atLeast"/>
              <w:ind w:left="-92" w:right="-150"/>
              <w:rPr>
                <w:rFonts w:cs="Times New Roman"/>
                <w:b/>
                <w:bCs/>
                <w:szCs w:val="22"/>
              </w:rPr>
            </w:pPr>
            <w:r w:rsidRPr="00431C03">
              <w:rPr>
                <w:rFonts w:cs="Times New Roman"/>
                <w:b/>
                <w:bCs/>
                <w:szCs w:val="22"/>
              </w:rPr>
              <w:t>62,938,741</w:t>
            </w:r>
          </w:p>
        </w:tc>
        <w:tc>
          <w:tcPr>
            <w:tcW w:w="248" w:type="dxa"/>
          </w:tcPr>
          <w:p w14:paraId="480B74BD" w14:textId="77777777" w:rsidR="00B3201A" w:rsidRPr="00F8039F" w:rsidRDefault="00B3201A">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tcPr>
          <w:p w14:paraId="7A8A5345" w14:textId="77777777" w:rsidR="00B3201A" w:rsidRPr="00F8039F" w:rsidRDefault="00B3201A">
            <w:pPr>
              <w:tabs>
                <w:tab w:val="decimal" w:pos="1042"/>
              </w:tabs>
              <w:spacing w:line="240" w:lineRule="atLeast"/>
              <w:ind w:left="-92" w:right="-150"/>
              <w:rPr>
                <w:rFonts w:cs="Times New Roman"/>
                <w:b/>
                <w:bCs/>
                <w:szCs w:val="22"/>
              </w:rPr>
            </w:pPr>
            <w:r w:rsidRPr="00431C03">
              <w:rPr>
                <w:rFonts w:cs="Times New Roman"/>
                <w:b/>
                <w:bCs/>
                <w:szCs w:val="22"/>
              </w:rPr>
              <w:t>48,049,633</w:t>
            </w:r>
          </w:p>
        </w:tc>
        <w:tc>
          <w:tcPr>
            <w:tcW w:w="257" w:type="dxa"/>
          </w:tcPr>
          <w:p w14:paraId="27A96B63" w14:textId="77777777" w:rsidR="00B3201A" w:rsidRPr="00F8039F" w:rsidRDefault="00B3201A">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tcPr>
          <w:p w14:paraId="29898F68" w14:textId="77777777" w:rsidR="00B3201A" w:rsidRPr="00F8039F" w:rsidRDefault="00B3201A">
            <w:pPr>
              <w:tabs>
                <w:tab w:val="decimal" w:pos="1042"/>
              </w:tabs>
              <w:spacing w:line="240" w:lineRule="atLeast"/>
              <w:ind w:left="-92" w:right="-150"/>
              <w:rPr>
                <w:rFonts w:cs="Times New Roman"/>
                <w:b/>
                <w:bCs/>
                <w:szCs w:val="22"/>
              </w:rPr>
            </w:pPr>
            <w:r w:rsidRPr="00431C03">
              <w:rPr>
                <w:rFonts w:cs="Times New Roman"/>
                <w:b/>
                <w:bCs/>
                <w:szCs w:val="22"/>
              </w:rPr>
              <w:t>7,7</w:t>
            </w:r>
            <w:r>
              <w:rPr>
                <w:rFonts w:cs="Times New Roman"/>
                <w:b/>
                <w:bCs/>
                <w:szCs w:val="22"/>
              </w:rPr>
              <w:t>73,377</w:t>
            </w:r>
          </w:p>
        </w:tc>
        <w:tc>
          <w:tcPr>
            <w:tcW w:w="243" w:type="dxa"/>
          </w:tcPr>
          <w:p w14:paraId="1D4F457A" w14:textId="77777777" w:rsidR="00B3201A" w:rsidRPr="00F8039F" w:rsidRDefault="00B3201A">
            <w:pPr>
              <w:tabs>
                <w:tab w:val="decimal" w:pos="1042"/>
              </w:tabs>
              <w:spacing w:line="240" w:lineRule="atLeast"/>
              <w:ind w:left="-92" w:right="-150"/>
              <w:rPr>
                <w:rFonts w:cs="Times New Roman"/>
                <w:b/>
                <w:bCs/>
                <w:szCs w:val="22"/>
                <w:rtl/>
                <w:cs/>
              </w:rPr>
            </w:pPr>
          </w:p>
        </w:tc>
        <w:tc>
          <w:tcPr>
            <w:tcW w:w="1301" w:type="dxa"/>
            <w:tcBorders>
              <w:top w:val="single" w:sz="4" w:space="0" w:color="auto"/>
              <w:bottom w:val="single" w:sz="4" w:space="0" w:color="auto"/>
            </w:tcBorders>
          </w:tcPr>
          <w:p w14:paraId="052911BF" w14:textId="77777777" w:rsidR="00B3201A" w:rsidRPr="00F8039F" w:rsidRDefault="00B3201A">
            <w:pPr>
              <w:tabs>
                <w:tab w:val="decimal" w:pos="1042"/>
              </w:tabs>
              <w:spacing w:line="240" w:lineRule="atLeast"/>
              <w:ind w:left="-92" w:right="-150"/>
              <w:rPr>
                <w:rFonts w:cs="Times New Roman"/>
                <w:b/>
                <w:bCs/>
                <w:szCs w:val="22"/>
              </w:rPr>
            </w:pPr>
            <w:r w:rsidRPr="00431C03">
              <w:rPr>
                <w:rFonts w:cs="Times New Roman"/>
                <w:b/>
                <w:bCs/>
                <w:szCs w:val="22"/>
                <w:cs/>
                <w:lang w:bidi="th-TH"/>
              </w:rPr>
              <w:t>183</w:t>
            </w:r>
            <w:r w:rsidRPr="00431C03">
              <w:rPr>
                <w:rFonts w:cs="Times New Roman"/>
                <w:b/>
                <w:bCs/>
                <w:szCs w:val="22"/>
              </w:rPr>
              <w:t>,</w:t>
            </w:r>
            <w:r w:rsidRPr="00431C03">
              <w:rPr>
                <w:rFonts w:cs="Times New Roman"/>
                <w:b/>
                <w:bCs/>
                <w:szCs w:val="22"/>
                <w:cs/>
                <w:lang w:bidi="th-TH"/>
              </w:rPr>
              <w:t>346</w:t>
            </w:r>
            <w:r w:rsidRPr="00431C03">
              <w:rPr>
                <w:rFonts w:cs="Times New Roman"/>
                <w:b/>
                <w:bCs/>
                <w:szCs w:val="22"/>
              </w:rPr>
              <w:t>,</w:t>
            </w:r>
            <w:r w:rsidRPr="00431C03">
              <w:rPr>
                <w:rFonts w:cs="Times New Roman"/>
                <w:b/>
                <w:bCs/>
                <w:szCs w:val="22"/>
                <w:cs/>
                <w:lang w:bidi="th-TH"/>
              </w:rPr>
              <w:t>100</w:t>
            </w:r>
          </w:p>
        </w:tc>
      </w:tr>
      <w:tr w:rsidR="00B3201A" w:rsidRPr="00F8039F" w14:paraId="29DF2E28" w14:textId="77777777">
        <w:trPr>
          <w:cantSplit/>
        </w:trPr>
        <w:tc>
          <w:tcPr>
            <w:tcW w:w="4680" w:type="dxa"/>
            <w:vAlign w:val="bottom"/>
          </w:tcPr>
          <w:p w14:paraId="27DD81D5" w14:textId="77777777" w:rsidR="00B3201A" w:rsidRPr="0012708E" w:rsidRDefault="00B3201A">
            <w:pPr>
              <w:spacing w:line="240" w:lineRule="atLeast"/>
              <w:ind w:left="-18" w:right="-270"/>
              <w:rPr>
                <w:rFonts w:cs="Times New Roman"/>
                <w:szCs w:val="22"/>
                <w:cs/>
                <w:lang w:bidi="th-TH"/>
              </w:rPr>
            </w:pPr>
          </w:p>
        </w:tc>
        <w:tc>
          <w:tcPr>
            <w:tcW w:w="1310" w:type="dxa"/>
            <w:tcBorders>
              <w:top w:val="single" w:sz="4" w:space="0" w:color="auto"/>
            </w:tcBorders>
            <w:vAlign w:val="bottom"/>
          </w:tcPr>
          <w:p w14:paraId="77CA88F7" w14:textId="77777777" w:rsidR="00B3201A" w:rsidRPr="00F8039F" w:rsidRDefault="00B3201A">
            <w:pPr>
              <w:tabs>
                <w:tab w:val="decimal" w:pos="1042"/>
                <w:tab w:val="decimal" w:pos="1096"/>
              </w:tabs>
              <w:spacing w:line="240" w:lineRule="atLeast"/>
              <w:ind w:left="-110" w:right="-150"/>
              <w:rPr>
                <w:rFonts w:cs="Times New Roman"/>
                <w:szCs w:val="22"/>
              </w:rPr>
            </w:pPr>
          </w:p>
        </w:tc>
        <w:tc>
          <w:tcPr>
            <w:tcW w:w="236" w:type="dxa"/>
          </w:tcPr>
          <w:p w14:paraId="2FF55B9A" w14:textId="77777777" w:rsidR="00B3201A" w:rsidRPr="00F8039F" w:rsidRDefault="00B3201A">
            <w:pPr>
              <w:tabs>
                <w:tab w:val="decimal" w:pos="1096"/>
              </w:tabs>
              <w:spacing w:line="240" w:lineRule="atLeast"/>
              <w:ind w:left="-110" w:right="-150"/>
              <w:rPr>
                <w:rFonts w:cs="Times New Roman"/>
                <w:szCs w:val="22"/>
              </w:rPr>
            </w:pPr>
          </w:p>
        </w:tc>
        <w:tc>
          <w:tcPr>
            <w:tcW w:w="1311" w:type="dxa"/>
            <w:tcBorders>
              <w:top w:val="single" w:sz="4" w:space="0" w:color="auto"/>
            </w:tcBorders>
            <w:vAlign w:val="bottom"/>
          </w:tcPr>
          <w:p w14:paraId="72C7DDC3" w14:textId="77777777" w:rsidR="00B3201A" w:rsidRPr="0093239C" w:rsidRDefault="00B3201A">
            <w:pPr>
              <w:tabs>
                <w:tab w:val="decimal" w:pos="1042"/>
                <w:tab w:val="decimal" w:pos="1096"/>
              </w:tabs>
              <w:spacing w:line="240" w:lineRule="atLeast"/>
              <w:ind w:left="-110" w:right="-150"/>
              <w:rPr>
                <w:rFonts w:cstheme="minorBidi"/>
                <w:szCs w:val="22"/>
                <w:lang w:bidi="th-TH"/>
              </w:rPr>
            </w:pPr>
          </w:p>
        </w:tc>
        <w:tc>
          <w:tcPr>
            <w:tcW w:w="236" w:type="dxa"/>
          </w:tcPr>
          <w:p w14:paraId="7893723B" w14:textId="77777777" w:rsidR="00B3201A" w:rsidRPr="00F8039F" w:rsidRDefault="00B3201A">
            <w:pPr>
              <w:tabs>
                <w:tab w:val="decimal" w:pos="1096"/>
              </w:tabs>
              <w:spacing w:line="240" w:lineRule="atLeast"/>
              <w:ind w:left="-110" w:right="-18"/>
              <w:rPr>
                <w:rFonts w:cs="Times New Roman"/>
                <w:szCs w:val="22"/>
              </w:rPr>
            </w:pPr>
          </w:p>
        </w:tc>
        <w:tc>
          <w:tcPr>
            <w:tcW w:w="1310" w:type="dxa"/>
            <w:tcBorders>
              <w:top w:val="single" w:sz="4" w:space="0" w:color="auto"/>
            </w:tcBorders>
            <w:vAlign w:val="bottom"/>
          </w:tcPr>
          <w:p w14:paraId="4B922CF5" w14:textId="77777777" w:rsidR="00B3201A" w:rsidRPr="00F8039F" w:rsidRDefault="00B3201A">
            <w:pPr>
              <w:tabs>
                <w:tab w:val="decimal" w:pos="1042"/>
                <w:tab w:val="decimal" w:pos="1096"/>
              </w:tabs>
              <w:spacing w:line="240" w:lineRule="atLeast"/>
              <w:ind w:left="-110" w:right="-14"/>
              <w:rPr>
                <w:rFonts w:cs="Times New Roman"/>
                <w:szCs w:val="22"/>
              </w:rPr>
            </w:pPr>
          </w:p>
        </w:tc>
        <w:tc>
          <w:tcPr>
            <w:tcW w:w="248" w:type="dxa"/>
          </w:tcPr>
          <w:p w14:paraId="41D37FA8" w14:textId="77777777" w:rsidR="00B3201A" w:rsidRPr="00F8039F" w:rsidRDefault="00B3201A">
            <w:pPr>
              <w:tabs>
                <w:tab w:val="decimal" w:pos="1096"/>
              </w:tabs>
              <w:spacing w:line="240" w:lineRule="atLeast"/>
              <w:ind w:left="-110" w:right="-18"/>
              <w:rPr>
                <w:rFonts w:cs="Times New Roman"/>
                <w:szCs w:val="22"/>
              </w:rPr>
            </w:pPr>
          </w:p>
        </w:tc>
        <w:tc>
          <w:tcPr>
            <w:tcW w:w="1310" w:type="dxa"/>
            <w:tcBorders>
              <w:top w:val="single" w:sz="4" w:space="0" w:color="auto"/>
            </w:tcBorders>
          </w:tcPr>
          <w:p w14:paraId="69D522E6" w14:textId="77777777" w:rsidR="00B3201A" w:rsidRPr="00F8039F" w:rsidRDefault="00B3201A">
            <w:pPr>
              <w:tabs>
                <w:tab w:val="decimal" w:pos="1042"/>
                <w:tab w:val="decimal" w:pos="1096"/>
              </w:tabs>
              <w:spacing w:line="240" w:lineRule="atLeast"/>
              <w:ind w:left="-110" w:right="-14"/>
              <w:rPr>
                <w:rFonts w:cs="Times New Roman"/>
                <w:szCs w:val="22"/>
              </w:rPr>
            </w:pPr>
          </w:p>
        </w:tc>
        <w:tc>
          <w:tcPr>
            <w:tcW w:w="257" w:type="dxa"/>
          </w:tcPr>
          <w:p w14:paraId="30A8CDB6" w14:textId="77777777" w:rsidR="00B3201A" w:rsidRPr="00F8039F" w:rsidRDefault="00B3201A">
            <w:pPr>
              <w:tabs>
                <w:tab w:val="decimal" w:pos="1096"/>
              </w:tabs>
              <w:spacing w:line="240" w:lineRule="atLeast"/>
              <w:ind w:left="-110" w:right="-18"/>
              <w:rPr>
                <w:rFonts w:cs="Times New Roman"/>
                <w:szCs w:val="22"/>
              </w:rPr>
            </w:pPr>
          </w:p>
        </w:tc>
        <w:tc>
          <w:tcPr>
            <w:tcW w:w="1310" w:type="dxa"/>
            <w:tcBorders>
              <w:top w:val="single" w:sz="4" w:space="0" w:color="auto"/>
            </w:tcBorders>
            <w:vAlign w:val="bottom"/>
          </w:tcPr>
          <w:p w14:paraId="56E89822" w14:textId="77777777" w:rsidR="00B3201A" w:rsidRPr="00F8039F" w:rsidRDefault="00B3201A">
            <w:pPr>
              <w:tabs>
                <w:tab w:val="decimal" w:pos="1042"/>
                <w:tab w:val="decimal" w:pos="1096"/>
              </w:tabs>
              <w:spacing w:line="240" w:lineRule="atLeast"/>
              <w:ind w:left="-110" w:right="-61"/>
              <w:rPr>
                <w:rFonts w:cs="Times New Roman"/>
                <w:szCs w:val="22"/>
              </w:rPr>
            </w:pPr>
          </w:p>
        </w:tc>
        <w:tc>
          <w:tcPr>
            <w:tcW w:w="243" w:type="dxa"/>
          </w:tcPr>
          <w:p w14:paraId="34212219" w14:textId="77777777" w:rsidR="00B3201A" w:rsidRPr="00F8039F" w:rsidRDefault="00B3201A">
            <w:pPr>
              <w:tabs>
                <w:tab w:val="decimal" w:pos="1096"/>
              </w:tabs>
              <w:spacing w:line="240" w:lineRule="atLeast"/>
              <w:ind w:left="-110" w:right="-18"/>
              <w:rPr>
                <w:rFonts w:cs="Times New Roman"/>
                <w:szCs w:val="22"/>
              </w:rPr>
            </w:pPr>
          </w:p>
        </w:tc>
        <w:tc>
          <w:tcPr>
            <w:tcW w:w="1301" w:type="dxa"/>
            <w:tcBorders>
              <w:top w:val="single" w:sz="4" w:space="0" w:color="auto"/>
            </w:tcBorders>
            <w:vAlign w:val="bottom"/>
          </w:tcPr>
          <w:p w14:paraId="7625F970" w14:textId="77777777" w:rsidR="00B3201A" w:rsidRPr="00F8039F" w:rsidRDefault="00B3201A">
            <w:pPr>
              <w:tabs>
                <w:tab w:val="decimal" w:pos="1096"/>
              </w:tabs>
              <w:spacing w:line="240" w:lineRule="atLeast"/>
              <w:ind w:left="-110" w:right="-14"/>
              <w:rPr>
                <w:rFonts w:cs="Times New Roman"/>
                <w:szCs w:val="22"/>
              </w:rPr>
            </w:pPr>
          </w:p>
        </w:tc>
      </w:tr>
      <w:tr w:rsidR="00B3201A" w:rsidRPr="00F8039F" w14:paraId="36CF83E8" w14:textId="77777777">
        <w:trPr>
          <w:cantSplit/>
        </w:trPr>
        <w:tc>
          <w:tcPr>
            <w:tcW w:w="4680" w:type="dxa"/>
            <w:vAlign w:val="bottom"/>
          </w:tcPr>
          <w:p w14:paraId="71FA80BB" w14:textId="77777777" w:rsidR="00B3201A" w:rsidRPr="0012708E" w:rsidRDefault="00B3201A">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310" w:type="dxa"/>
            <w:vAlign w:val="bottom"/>
          </w:tcPr>
          <w:p w14:paraId="32297BB9" w14:textId="77777777" w:rsidR="00B3201A" w:rsidRPr="00F8039F" w:rsidRDefault="00B3201A">
            <w:pPr>
              <w:tabs>
                <w:tab w:val="decimal" w:pos="1042"/>
                <w:tab w:val="decimal" w:pos="1096"/>
              </w:tabs>
              <w:spacing w:line="240" w:lineRule="atLeast"/>
              <w:ind w:left="-110" w:right="-150"/>
              <w:rPr>
                <w:rFonts w:cs="Times New Roman"/>
                <w:szCs w:val="22"/>
              </w:rPr>
            </w:pPr>
          </w:p>
        </w:tc>
        <w:tc>
          <w:tcPr>
            <w:tcW w:w="236" w:type="dxa"/>
          </w:tcPr>
          <w:p w14:paraId="7C7C305C" w14:textId="77777777" w:rsidR="00B3201A" w:rsidRPr="00F8039F" w:rsidRDefault="00B3201A">
            <w:pPr>
              <w:tabs>
                <w:tab w:val="decimal" w:pos="1096"/>
              </w:tabs>
              <w:spacing w:line="240" w:lineRule="atLeast"/>
              <w:ind w:left="-110" w:right="-150"/>
              <w:rPr>
                <w:rFonts w:cs="Times New Roman"/>
                <w:szCs w:val="22"/>
              </w:rPr>
            </w:pPr>
          </w:p>
        </w:tc>
        <w:tc>
          <w:tcPr>
            <w:tcW w:w="1311" w:type="dxa"/>
            <w:vAlign w:val="bottom"/>
          </w:tcPr>
          <w:p w14:paraId="4358368D" w14:textId="77777777" w:rsidR="00B3201A" w:rsidRPr="00F8039F" w:rsidRDefault="00B3201A">
            <w:pPr>
              <w:tabs>
                <w:tab w:val="decimal" w:pos="1042"/>
                <w:tab w:val="decimal" w:pos="1096"/>
              </w:tabs>
              <w:spacing w:line="240" w:lineRule="atLeast"/>
              <w:ind w:left="-110" w:right="-150"/>
              <w:rPr>
                <w:rFonts w:cs="Times New Roman"/>
                <w:szCs w:val="22"/>
              </w:rPr>
            </w:pPr>
          </w:p>
        </w:tc>
        <w:tc>
          <w:tcPr>
            <w:tcW w:w="236" w:type="dxa"/>
          </w:tcPr>
          <w:p w14:paraId="2A31A640" w14:textId="77777777" w:rsidR="00B3201A" w:rsidRPr="00F8039F" w:rsidRDefault="00B3201A">
            <w:pPr>
              <w:tabs>
                <w:tab w:val="decimal" w:pos="1096"/>
              </w:tabs>
              <w:spacing w:line="240" w:lineRule="atLeast"/>
              <w:ind w:left="-110" w:right="-18"/>
              <w:rPr>
                <w:rFonts w:cs="Times New Roman"/>
                <w:szCs w:val="22"/>
              </w:rPr>
            </w:pPr>
          </w:p>
        </w:tc>
        <w:tc>
          <w:tcPr>
            <w:tcW w:w="1310" w:type="dxa"/>
          </w:tcPr>
          <w:p w14:paraId="4DC3B5B9" w14:textId="77777777" w:rsidR="00B3201A" w:rsidRPr="00F8039F" w:rsidRDefault="00B3201A">
            <w:pPr>
              <w:tabs>
                <w:tab w:val="decimal" w:pos="1042"/>
                <w:tab w:val="decimal" w:pos="1096"/>
              </w:tabs>
              <w:spacing w:line="240" w:lineRule="atLeast"/>
              <w:ind w:left="-110" w:right="-14"/>
              <w:rPr>
                <w:rFonts w:cs="Times New Roman"/>
                <w:szCs w:val="22"/>
              </w:rPr>
            </w:pPr>
          </w:p>
        </w:tc>
        <w:tc>
          <w:tcPr>
            <w:tcW w:w="248" w:type="dxa"/>
          </w:tcPr>
          <w:p w14:paraId="681F5731" w14:textId="77777777" w:rsidR="00B3201A" w:rsidRPr="00F8039F" w:rsidRDefault="00B3201A">
            <w:pPr>
              <w:tabs>
                <w:tab w:val="decimal" w:pos="1096"/>
              </w:tabs>
              <w:spacing w:line="240" w:lineRule="atLeast"/>
              <w:ind w:left="-110" w:right="-18"/>
              <w:rPr>
                <w:rFonts w:cs="Times New Roman"/>
                <w:szCs w:val="22"/>
              </w:rPr>
            </w:pPr>
          </w:p>
        </w:tc>
        <w:tc>
          <w:tcPr>
            <w:tcW w:w="1310" w:type="dxa"/>
          </w:tcPr>
          <w:p w14:paraId="1560DC9A" w14:textId="77777777" w:rsidR="00B3201A" w:rsidRPr="00F8039F" w:rsidRDefault="00B3201A">
            <w:pPr>
              <w:tabs>
                <w:tab w:val="decimal" w:pos="1042"/>
                <w:tab w:val="decimal" w:pos="1096"/>
              </w:tabs>
              <w:spacing w:line="240" w:lineRule="atLeast"/>
              <w:ind w:left="-110" w:right="-14"/>
              <w:rPr>
                <w:rFonts w:cs="Times New Roman"/>
                <w:szCs w:val="22"/>
              </w:rPr>
            </w:pPr>
          </w:p>
        </w:tc>
        <w:tc>
          <w:tcPr>
            <w:tcW w:w="257" w:type="dxa"/>
          </w:tcPr>
          <w:p w14:paraId="3FFBC5B4" w14:textId="77777777" w:rsidR="00B3201A" w:rsidRPr="00F8039F" w:rsidRDefault="00B3201A">
            <w:pPr>
              <w:tabs>
                <w:tab w:val="decimal" w:pos="1096"/>
              </w:tabs>
              <w:spacing w:line="240" w:lineRule="atLeast"/>
              <w:ind w:left="-110" w:right="-18"/>
              <w:rPr>
                <w:rFonts w:cs="Times New Roman"/>
                <w:szCs w:val="22"/>
              </w:rPr>
            </w:pPr>
          </w:p>
        </w:tc>
        <w:tc>
          <w:tcPr>
            <w:tcW w:w="1310" w:type="dxa"/>
          </w:tcPr>
          <w:p w14:paraId="38DC685A" w14:textId="77777777" w:rsidR="00B3201A" w:rsidRPr="00F8039F" w:rsidRDefault="00B3201A">
            <w:pPr>
              <w:tabs>
                <w:tab w:val="decimal" w:pos="1042"/>
                <w:tab w:val="decimal" w:pos="1096"/>
              </w:tabs>
              <w:spacing w:line="240" w:lineRule="atLeast"/>
              <w:ind w:left="-110" w:right="-61"/>
              <w:rPr>
                <w:rFonts w:cs="Times New Roman"/>
                <w:szCs w:val="22"/>
                <w:cs/>
                <w:lang w:bidi="th-TH"/>
              </w:rPr>
            </w:pPr>
          </w:p>
        </w:tc>
        <w:tc>
          <w:tcPr>
            <w:tcW w:w="243" w:type="dxa"/>
          </w:tcPr>
          <w:p w14:paraId="7A9C15FD" w14:textId="77777777" w:rsidR="00B3201A" w:rsidRPr="00F8039F" w:rsidRDefault="00B3201A">
            <w:pPr>
              <w:tabs>
                <w:tab w:val="decimal" w:pos="1096"/>
              </w:tabs>
              <w:spacing w:line="240" w:lineRule="atLeast"/>
              <w:ind w:left="-110" w:right="-18"/>
              <w:rPr>
                <w:rFonts w:cs="Times New Roman"/>
                <w:szCs w:val="22"/>
              </w:rPr>
            </w:pPr>
          </w:p>
        </w:tc>
        <w:tc>
          <w:tcPr>
            <w:tcW w:w="1301" w:type="dxa"/>
            <w:vAlign w:val="bottom"/>
          </w:tcPr>
          <w:p w14:paraId="51048E2F" w14:textId="77777777" w:rsidR="00B3201A" w:rsidRPr="00F8039F" w:rsidRDefault="00B3201A">
            <w:pPr>
              <w:tabs>
                <w:tab w:val="decimal" w:pos="1096"/>
              </w:tabs>
              <w:spacing w:line="240" w:lineRule="atLeast"/>
              <w:ind w:left="-110" w:right="-14"/>
              <w:rPr>
                <w:rFonts w:cs="Times New Roman"/>
                <w:szCs w:val="22"/>
              </w:rPr>
            </w:pPr>
          </w:p>
        </w:tc>
      </w:tr>
      <w:tr w:rsidR="00B3201A" w:rsidRPr="00F8039F" w14:paraId="16D22F43" w14:textId="77777777">
        <w:trPr>
          <w:cantSplit/>
        </w:trPr>
        <w:tc>
          <w:tcPr>
            <w:tcW w:w="4680" w:type="dxa"/>
            <w:vAlign w:val="bottom"/>
          </w:tcPr>
          <w:p w14:paraId="52042529" w14:textId="77777777" w:rsidR="00B3201A" w:rsidRPr="0012708E" w:rsidRDefault="00B3201A">
            <w:pPr>
              <w:spacing w:line="240" w:lineRule="atLeast"/>
              <w:ind w:left="-18" w:right="-270"/>
              <w:rPr>
                <w:rFonts w:cs="Times New Roman"/>
                <w:szCs w:val="22"/>
                <w:cs/>
                <w:lang w:bidi="th-TH"/>
              </w:rPr>
            </w:pPr>
            <w:r w:rsidRPr="0012708E">
              <w:rPr>
                <w:rFonts w:cs="Times New Roman"/>
                <w:szCs w:val="22"/>
                <w:lang w:bidi="th-TH"/>
              </w:rPr>
              <w:t xml:space="preserve">Deposits </w:t>
            </w:r>
          </w:p>
        </w:tc>
        <w:tc>
          <w:tcPr>
            <w:tcW w:w="1310" w:type="dxa"/>
          </w:tcPr>
          <w:p w14:paraId="0412737C"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38,064,670</w:t>
            </w:r>
          </w:p>
        </w:tc>
        <w:tc>
          <w:tcPr>
            <w:tcW w:w="236" w:type="dxa"/>
          </w:tcPr>
          <w:p w14:paraId="52E50A80" w14:textId="77777777" w:rsidR="00B3201A" w:rsidRPr="00F8039F" w:rsidRDefault="00B3201A">
            <w:pPr>
              <w:tabs>
                <w:tab w:val="decimal" w:pos="1042"/>
              </w:tabs>
              <w:spacing w:line="240" w:lineRule="atLeast"/>
              <w:ind w:right="-150"/>
              <w:rPr>
                <w:rFonts w:cs="Times New Roman"/>
                <w:szCs w:val="22"/>
                <w:rtl/>
                <w:cs/>
              </w:rPr>
            </w:pPr>
          </w:p>
        </w:tc>
        <w:tc>
          <w:tcPr>
            <w:tcW w:w="1311" w:type="dxa"/>
          </w:tcPr>
          <w:p w14:paraId="37D0C204"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90,777,423</w:t>
            </w:r>
          </w:p>
        </w:tc>
        <w:tc>
          <w:tcPr>
            <w:tcW w:w="236" w:type="dxa"/>
          </w:tcPr>
          <w:p w14:paraId="5EAFF469" w14:textId="77777777" w:rsidR="00B3201A" w:rsidRPr="00F8039F" w:rsidRDefault="00B3201A">
            <w:pPr>
              <w:tabs>
                <w:tab w:val="decimal" w:pos="1042"/>
              </w:tabs>
              <w:spacing w:line="240" w:lineRule="atLeast"/>
              <w:ind w:right="-150"/>
              <w:rPr>
                <w:rFonts w:cs="Times New Roman"/>
                <w:szCs w:val="22"/>
                <w:rtl/>
                <w:cs/>
              </w:rPr>
            </w:pPr>
          </w:p>
        </w:tc>
        <w:tc>
          <w:tcPr>
            <w:tcW w:w="1310" w:type="dxa"/>
          </w:tcPr>
          <w:p w14:paraId="1F403BA2"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3,976,550</w:t>
            </w:r>
          </w:p>
        </w:tc>
        <w:tc>
          <w:tcPr>
            <w:tcW w:w="248" w:type="dxa"/>
          </w:tcPr>
          <w:p w14:paraId="7E3C875F" w14:textId="77777777" w:rsidR="00B3201A" w:rsidRPr="00F8039F" w:rsidRDefault="00B3201A">
            <w:pPr>
              <w:tabs>
                <w:tab w:val="decimal" w:pos="1042"/>
              </w:tabs>
              <w:spacing w:line="240" w:lineRule="atLeast"/>
              <w:ind w:right="-150"/>
              <w:rPr>
                <w:rFonts w:cs="Times New Roman"/>
                <w:szCs w:val="22"/>
                <w:rtl/>
                <w:cs/>
              </w:rPr>
            </w:pPr>
          </w:p>
        </w:tc>
        <w:tc>
          <w:tcPr>
            <w:tcW w:w="1310" w:type="dxa"/>
          </w:tcPr>
          <w:p w14:paraId="73223953"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02FE2210" w14:textId="77777777" w:rsidR="00B3201A" w:rsidRPr="00F8039F" w:rsidRDefault="00B3201A">
            <w:pPr>
              <w:tabs>
                <w:tab w:val="decimal" w:pos="1042"/>
              </w:tabs>
              <w:spacing w:line="240" w:lineRule="atLeast"/>
              <w:ind w:right="-150"/>
              <w:rPr>
                <w:rFonts w:cs="Times New Roman"/>
                <w:szCs w:val="22"/>
              </w:rPr>
            </w:pPr>
          </w:p>
        </w:tc>
        <w:tc>
          <w:tcPr>
            <w:tcW w:w="1310" w:type="dxa"/>
          </w:tcPr>
          <w:p w14:paraId="6A6D6B7E"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02C1BD03" w14:textId="77777777" w:rsidR="00B3201A" w:rsidRPr="00F8039F" w:rsidRDefault="00B3201A">
            <w:pPr>
              <w:tabs>
                <w:tab w:val="decimal" w:pos="1042"/>
              </w:tabs>
              <w:spacing w:line="240" w:lineRule="atLeast"/>
              <w:ind w:right="-150"/>
              <w:rPr>
                <w:rFonts w:cs="Times New Roman"/>
                <w:szCs w:val="22"/>
              </w:rPr>
            </w:pPr>
          </w:p>
        </w:tc>
        <w:tc>
          <w:tcPr>
            <w:tcW w:w="1301" w:type="dxa"/>
          </w:tcPr>
          <w:p w14:paraId="5D7CC659" w14:textId="77777777" w:rsidR="00B3201A" w:rsidRPr="00F8039F" w:rsidRDefault="00B3201A">
            <w:pPr>
              <w:tabs>
                <w:tab w:val="decimal" w:pos="1042"/>
              </w:tabs>
              <w:spacing w:line="240" w:lineRule="atLeast"/>
              <w:ind w:right="-150" w:hanging="136"/>
              <w:rPr>
                <w:rFonts w:cs="Times New Roman"/>
                <w:szCs w:val="22"/>
                <w:rtl/>
                <w:cs/>
              </w:rPr>
            </w:pPr>
            <w:r w:rsidRPr="00431C03">
              <w:rPr>
                <w:rFonts w:cs="Times New Roman"/>
                <w:szCs w:val="22"/>
              </w:rPr>
              <w:t>132,818,643</w:t>
            </w:r>
          </w:p>
        </w:tc>
      </w:tr>
      <w:tr w:rsidR="00B3201A" w:rsidRPr="00F8039F" w14:paraId="6C13C484" w14:textId="77777777">
        <w:trPr>
          <w:cantSplit/>
        </w:trPr>
        <w:tc>
          <w:tcPr>
            <w:tcW w:w="4680" w:type="dxa"/>
          </w:tcPr>
          <w:p w14:paraId="186BC92D" w14:textId="77777777" w:rsidR="00B3201A" w:rsidRPr="0012708E" w:rsidRDefault="00B3201A">
            <w:pPr>
              <w:spacing w:line="240" w:lineRule="atLeast"/>
              <w:ind w:left="-18" w:right="-270"/>
              <w:rPr>
                <w:rFonts w:cs="Times New Roman"/>
                <w:szCs w:val="22"/>
                <w:lang w:bidi="th-TH"/>
              </w:rPr>
            </w:pPr>
            <w:r w:rsidRPr="0012708E">
              <w:rPr>
                <w:rFonts w:cs="Times New Roman"/>
                <w:szCs w:val="22"/>
                <w:lang w:bidi="th-TH"/>
              </w:rPr>
              <w:t>Interbank and money market items</w:t>
            </w:r>
          </w:p>
        </w:tc>
        <w:tc>
          <w:tcPr>
            <w:tcW w:w="1310" w:type="dxa"/>
            <w:vAlign w:val="bottom"/>
          </w:tcPr>
          <w:p w14:paraId="7A1180C9"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432,942</w:t>
            </w:r>
          </w:p>
        </w:tc>
        <w:tc>
          <w:tcPr>
            <w:tcW w:w="236" w:type="dxa"/>
          </w:tcPr>
          <w:p w14:paraId="0C869D21" w14:textId="77777777" w:rsidR="00B3201A" w:rsidRPr="00F8039F" w:rsidRDefault="00B3201A">
            <w:pPr>
              <w:tabs>
                <w:tab w:val="decimal" w:pos="1042"/>
              </w:tabs>
              <w:spacing w:line="240" w:lineRule="atLeast"/>
              <w:ind w:right="-150"/>
              <w:rPr>
                <w:rFonts w:cs="Times New Roman"/>
                <w:szCs w:val="22"/>
                <w:rtl/>
                <w:cs/>
              </w:rPr>
            </w:pPr>
          </w:p>
        </w:tc>
        <w:tc>
          <w:tcPr>
            <w:tcW w:w="1311" w:type="dxa"/>
            <w:vAlign w:val="bottom"/>
          </w:tcPr>
          <w:p w14:paraId="2346A314"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31,525</w:t>
            </w:r>
          </w:p>
        </w:tc>
        <w:tc>
          <w:tcPr>
            <w:tcW w:w="236" w:type="dxa"/>
          </w:tcPr>
          <w:p w14:paraId="67EAF08F" w14:textId="77777777" w:rsidR="00B3201A" w:rsidRPr="00F8039F" w:rsidRDefault="00B3201A">
            <w:pPr>
              <w:tabs>
                <w:tab w:val="decimal" w:pos="1042"/>
              </w:tabs>
              <w:spacing w:line="240" w:lineRule="atLeast"/>
              <w:ind w:right="-150"/>
              <w:rPr>
                <w:rFonts w:cs="Times New Roman"/>
                <w:szCs w:val="22"/>
                <w:rtl/>
                <w:cs/>
              </w:rPr>
            </w:pPr>
          </w:p>
        </w:tc>
        <w:tc>
          <w:tcPr>
            <w:tcW w:w="1310" w:type="dxa"/>
            <w:vAlign w:val="bottom"/>
          </w:tcPr>
          <w:p w14:paraId="3B1B83ED"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19,793,275</w:t>
            </w:r>
          </w:p>
        </w:tc>
        <w:tc>
          <w:tcPr>
            <w:tcW w:w="248" w:type="dxa"/>
          </w:tcPr>
          <w:p w14:paraId="29A0FD1B" w14:textId="77777777" w:rsidR="00B3201A" w:rsidRPr="00F8039F" w:rsidRDefault="00B3201A">
            <w:pPr>
              <w:tabs>
                <w:tab w:val="decimal" w:pos="1042"/>
              </w:tabs>
              <w:spacing w:line="240" w:lineRule="atLeast"/>
              <w:ind w:right="-150"/>
              <w:rPr>
                <w:rFonts w:cs="Times New Roman"/>
                <w:szCs w:val="22"/>
                <w:rtl/>
                <w:cs/>
              </w:rPr>
            </w:pPr>
          </w:p>
        </w:tc>
        <w:tc>
          <w:tcPr>
            <w:tcW w:w="1310" w:type="dxa"/>
          </w:tcPr>
          <w:p w14:paraId="201ABEC4"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3D152365" w14:textId="77777777" w:rsidR="00B3201A" w:rsidRPr="00F8039F" w:rsidRDefault="00B3201A">
            <w:pPr>
              <w:tabs>
                <w:tab w:val="decimal" w:pos="1042"/>
              </w:tabs>
              <w:spacing w:line="240" w:lineRule="atLeast"/>
              <w:ind w:right="-150"/>
              <w:rPr>
                <w:rFonts w:cs="Times New Roman"/>
                <w:szCs w:val="22"/>
                <w:rtl/>
                <w:cs/>
              </w:rPr>
            </w:pPr>
          </w:p>
        </w:tc>
        <w:tc>
          <w:tcPr>
            <w:tcW w:w="1310" w:type="dxa"/>
          </w:tcPr>
          <w:p w14:paraId="6EFBAA63"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47C489DB" w14:textId="77777777" w:rsidR="00B3201A" w:rsidRPr="00F8039F" w:rsidRDefault="00B3201A">
            <w:pPr>
              <w:tabs>
                <w:tab w:val="decimal" w:pos="1042"/>
              </w:tabs>
              <w:spacing w:line="240" w:lineRule="atLeast"/>
              <w:ind w:right="-150"/>
              <w:rPr>
                <w:rFonts w:cs="Times New Roman"/>
                <w:szCs w:val="22"/>
              </w:rPr>
            </w:pPr>
          </w:p>
        </w:tc>
        <w:tc>
          <w:tcPr>
            <w:tcW w:w="1301" w:type="dxa"/>
            <w:vAlign w:val="bottom"/>
          </w:tcPr>
          <w:p w14:paraId="59E973FE" w14:textId="77777777" w:rsidR="00B3201A" w:rsidRPr="00F8039F" w:rsidRDefault="00B3201A">
            <w:pPr>
              <w:tabs>
                <w:tab w:val="decimal" w:pos="1042"/>
              </w:tabs>
              <w:spacing w:line="240" w:lineRule="atLeast"/>
              <w:ind w:right="-150" w:hanging="136"/>
              <w:rPr>
                <w:rFonts w:cs="Times New Roman"/>
                <w:szCs w:val="22"/>
              </w:rPr>
            </w:pPr>
            <w:r w:rsidRPr="00431C03">
              <w:rPr>
                <w:rFonts w:cs="Times New Roman"/>
                <w:szCs w:val="22"/>
              </w:rPr>
              <w:t>20,257,742</w:t>
            </w:r>
          </w:p>
        </w:tc>
      </w:tr>
      <w:tr w:rsidR="00B3201A" w:rsidRPr="00F8039F" w14:paraId="78BDFC10" w14:textId="77777777">
        <w:trPr>
          <w:cantSplit/>
        </w:trPr>
        <w:tc>
          <w:tcPr>
            <w:tcW w:w="4680" w:type="dxa"/>
          </w:tcPr>
          <w:p w14:paraId="4D66F5B6" w14:textId="77777777" w:rsidR="00B3201A" w:rsidRPr="0012708E" w:rsidRDefault="00B3201A">
            <w:pPr>
              <w:spacing w:line="240" w:lineRule="atLeast"/>
              <w:ind w:left="-18"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310" w:type="dxa"/>
          </w:tcPr>
          <w:p w14:paraId="01ED2767"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45,092</w:t>
            </w:r>
          </w:p>
        </w:tc>
        <w:tc>
          <w:tcPr>
            <w:tcW w:w="236" w:type="dxa"/>
          </w:tcPr>
          <w:p w14:paraId="020D5D8F" w14:textId="77777777" w:rsidR="00B3201A" w:rsidRPr="00F8039F" w:rsidRDefault="00B3201A">
            <w:pPr>
              <w:tabs>
                <w:tab w:val="decimal" w:pos="1042"/>
              </w:tabs>
              <w:spacing w:line="240" w:lineRule="atLeast"/>
              <w:ind w:right="-150"/>
              <w:rPr>
                <w:rFonts w:cs="Times New Roman"/>
                <w:szCs w:val="22"/>
              </w:rPr>
            </w:pPr>
          </w:p>
        </w:tc>
        <w:tc>
          <w:tcPr>
            <w:tcW w:w="1311" w:type="dxa"/>
          </w:tcPr>
          <w:p w14:paraId="55CAE0D6"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632050D2" w14:textId="77777777" w:rsidR="00B3201A" w:rsidRPr="00F8039F" w:rsidRDefault="00B3201A">
            <w:pPr>
              <w:tabs>
                <w:tab w:val="decimal" w:pos="1042"/>
              </w:tabs>
              <w:spacing w:line="240" w:lineRule="atLeast"/>
              <w:ind w:right="-150"/>
              <w:rPr>
                <w:rFonts w:cs="Times New Roman"/>
                <w:szCs w:val="22"/>
              </w:rPr>
            </w:pPr>
          </w:p>
        </w:tc>
        <w:tc>
          <w:tcPr>
            <w:tcW w:w="1310" w:type="dxa"/>
          </w:tcPr>
          <w:p w14:paraId="69C96DBD"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48" w:type="dxa"/>
          </w:tcPr>
          <w:p w14:paraId="6F83E99D" w14:textId="77777777" w:rsidR="00B3201A" w:rsidRPr="00F8039F" w:rsidRDefault="00B3201A">
            <w:pPr>
              <w:tabs>
                <w:tab w:val="decimal" w:pos="1042"/>
              </w:tabs>
              <w:spacing w:line="240" w:lineRule="atLeast"/>
              <w:ind w:right="-150"/>
              <w:rPr>
                <w:rFonts w:cs="Times New Roman"/>
                <w:szCs w:val="22"/>
              </w:rPr>
            </w:pPr>
          </w:p>
        </w:tc>
        <w:tc>
          <w:tcPr>
            <w:tcW w:w="1310" w:type="dxa"/>
          </w:tcPr>
          <w:p w14:paraId="32A612D7"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282D7DAD" w14:textId="77777777" w:rsidR="00B3201A" w:rsidRPr="00F8039F" w:rsidRDefault="00B3201A">
            <w:pPr>
              <w:tabs>
                <w:tab w:val="decimal" w:pos="1042"/>
              </w:tabs>
              <w:spacing w:line="240" w:lineRule="atLeast"/>
              <w:ind w:right="-150"/>
              <w:rPr>
                <w:rFonts w:cs="Times New Roman"/>
                <w:szCs w:val="22"/>
              </w:rPr>
            </w:pPr>
          </w:p>
        </w:tc>
        <w:tc>
          <w:tcPr>
            <w:tcW w:w="1310" w:type="dxa"/>
          </w:tcPr>
          <w:p w14:paraId="743B18D5"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1A348C0E" w14:textId="77777777" w:rsidR="00B3201A" w:rsidRPr="00F8039F" w:rsidRDefault="00B3201A">
            <w:pPr>
              <w:tabs>
                <w:tab w:val="decimal" w:pos="1042"/>
              </w:tabs>
              <w:spacing w:line="240" w:lineRule="atLeast"/>
              <w:ind w:right="-150"/>
              <w:rPr>
                <w:rFonts w:cs="Times New Roman"/>
                <w:szCs w:val="22"/>
              </w:rPr>
            </w:pPr>
          </w:p>
        </w:tc>
        <w:tc>
          <w:tcPr>
            <w:tcW w:w="1301" w:type="dxa"/>
          </w:tcPr>
          <w:p w14:paraId="6CEDC57B" w14:textId="77777777" w:rsidR="00B3201A" w:rsidRPr="00F8039F" w:rsidRDefault="00B3201A">
            <w:pPr>
              <w:tabs>
                <w:tab w:val="decimal" w:pos="1042"/>
              </w:tabs>
              <w:spacing w:line="240" w:lineRule="atLeast"/>
              <w:ind w:right="-150" w:hanging="136"/>
              <w:rPr>
                <w:rFonts w:cs="Times New Roman"/>
                <w:szCs w:val="22"/>
              </w:rPr>
            </w:pPr>
            <w:r w:rsidRPr="00431C03">
              <w:rPr>
                <w:rFonts w:cs="Times New Roman"/>
                <w:szCs w:val="22"/>
              </w:rPr>
              <w:t>45,092</w:t>
            </w:r>
          </w:p>
        </w:tc>
      </w:tr>
      <w:tr w:rsidR="00B3201A" w:rsidRPr="00F8039F" w14:paraId="2532281D" w14:textId="77777777">
        <w:trPr>
          <w:cantSplit/>
        </w:trPr>
        <w:tc>
          <w:tcPr>
            <w:tcW w:w="4680" w:type="dxa"/>
          </w:tcPr>
          <w:p w14:paraId="2B7BDFBC" w14:textId="77777777" w:rsidR="00B3201A" w:rsidRPr="0012708E" w:rsidRDefault="00B3201A">
            <w:pPr>
              <w:spacing w:line="240" w:lineRule="atLeast"/>
              <w:ind w:left="-18" w:right="-270"/>
              <w:rPr>
                <w:rFonts w:cs="Times New Roman"/>
                <w:szCs w:val="22"/>
                <w:lang w:bidi="th-TH"/>
              </w:rPr>
            </w:pPr>
            <w:r w:rsidRPr="0012708E">
              <w:rPr>
                <w:rFonts w:cs="Times New Roman"/>
                <w:szCs w:val="22"/>
                <w:lang w:bidi="th-TH"/>
              </w:rPr>
              <w:t>Debt issued and borrowings</w:t>
            </w:r>
          </w:p>
        </w:tc>
        <w:tc>
          <w:tcPr>
            <w:tcW w:w="1310" w:type="dxa"/>
          </w:tcPr>
          <w:p w14:paraId="4A42F4C1"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05B47891" w14:textId="77777777" w:rsidR="00B3201A" w:rsidRPr="00F8039F" w:rsidRDefault="00B3201A">
            <w:pPr>
              <w:tabs>
                <w:tab w:val="decimal" w:pos="1042"/>
              </w:tabs>
              <w:spacing w:line="240" w:lineRule="atLeast"/>
              <w:ind w:right="-150"/>
              <w:rPr>
                <w:rFonts w:cs="Times New Roman"/>
                <w:szCs w:val="22"/>
              </w:rPr>
            </w:pPr>
          </w:p>
        </w:tc>
        <w:tc>
          <w:tcPr>
            <w:tcW w:w="1311" w:type="dxa"/>
          </w:tcPr>
          <w:p w14:paraId="77820E17"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53638A21" w14:textId="77777777" w:rsidR="00B3201A" w:rsidRPr="00F8039F" w:rsidRDefault="00B3201A">
            <w:pPr>
              <w:tabs>
                <w:tab w:val="decimal" w:pos="1042"/>
              </w:tabs>
              <w:spacing w:line="240" w:lineRule="atLeast"/>
              <w:ind w:right="-150"/>
              <w:rPr>
                <w:rFonts w:cs="Times New Roman"/>
                <w:szCs w:val="22"/>
              </w:rPr>
            </w:pPr>
          </w:p>
        </w:tc>
        <w:tc>
          <w:tcPr>
            <w:tcW w:w="1310" w:type="dxa"/>
          </w:tcPr>
          <w:p w14:paraId="2CB704E8"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48" w:type="dxa"/>
          </w:tcPr>
          <w:p w14:paraId="044407DC" w14:textId="77777777" w:rsidR="00B3201A" w:rsidRPr="00F8039F" w:rsidRDefault="00B3201A">
            <w:pPr>
              <w:tabs>
                <w:tab w:val="decimal" w:pos="1042"/>
              </w:tabs>
              <w:spacing w:line="240" w:lineRule="atLeast"/>
              <w:ind w:right="-150"/>
              <w:rPr>
                <w:rFonts w:cs="Times New Roman"/>
                <w:szCs w:val="22"/>
              </w:rPr>
            </w:pPr>
          </w:p>
        </w:tc>
        <w:tc>
          <w:tcPr>
            <w:tcW w:w="1310" w:type="dxa"/>
          </w:tcPr>
          <w:p w14:paraId="40EE32A7"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2,635,669</w:t>
            </w:r>
          </w:p>
        </w:tc>
        <w:tc>
          <w:tcPr>
            <w:tcW w:w="257" w:type="dxa"/>
          </w:tcPr>
          <w:p w14:paraId="0D19FF32" w14:textId="77777777" w:rsidR="00B3201A" w:rsidRPr="00F8039F" w:rsidRDefault="00B3201A">
            <w:pPr>
              <w:tabs>
                <w:tab w:val="decimal" w:pos="1042"/>
              </w:tabs>
              <w:spacing w:line="240" w:lineRule="atLeast"/>
              <w:ind w:right="-150"/>
              <w:rPr>
                <w:rFonts w:cs="Times New Roman"/>
                <w:szCs w:val="22"/>
              </w:rPr>
            </w:pPr>
          </w:p>
        </w:tc>
        <w:tc>
          <w:tcPr>
            <w:tcW w:w="1310" w:type="dxa"/>
          </w:tcPr>
          <w:p w14:paraId="395FE26D"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43" w:type="dxa"/>
          </w:tcPr>
          <w:p w14:paraId="2E7E5175" w14:textId="77777777" w:rsidR="00B3201A" w:rsidRPr="00F8039F" w:rsidRDefault="00B3201A">
            <w:pPr>
              <w:tabs>
                <w:tab w:val="decimal" w:pos="1042"/>
              </w:tabs>
              <w:spacing w:line="240" w:lineRule="atLeast"/>
              <w:ind w:right="-150"/>
              <w:rPr>
                <w:rFonts w:cs="Times New Roman"/>
                <w:szCs w:val="22"/>
              </w:rPr>
            </w:pPr>
          </w:p>
        </w:tc>
        <w:tc>
          <w:tcPr>
            <w:tcW w:w="1301" w:type="dxa"/>
          </w:tcPr>
          <w:p w14:paraId="3F07B186" w14:textId="77777777" w:rsidR="00B3201A" w:rsidRPr="00F8039F" w:rsidRDefault="00B3201A">
            <w:pPr>
              <w:tabs>
                <w:tab w:val="decimal" w:pos="1042"/>
              </w:tabs>
              <w:spacing w:line="240" w:lineRule="atLeast"/>
              <w:ind w:right="-150" w:hanging="136"/>
              <w:rPr>
                <w:rFonts w:cs="Times New Roman"/>
                <w:szCs w:val="22"/>
              </w:rPr>
            </w:pPr>
            <w:r w:rsidRPr="00431C03">
              <w:rPr>
                <w:rFonts w:cs="Times New Roman"/>
                <w:szCs w:val="22"/>
              </w:rPr>
              <w:t>2,635,669</w:t>
            </w:r>
          </w:p>
        </w:tc>
      </w:tr>
      <w:tr w:rsidR="00B3201A" w:rsidRPr="00F8039F" w14:paraId="70DFE4F0" w14:textId="77777777">
        <w:trPr>
          <w:cantSplit/>
        </w:trPr>
        <w:tc>
          <w:tcPr>
            <w:tcW w:w="4680" w:type="dxa"/>
          </w:tcPr>
          <w:p w14:paraId="1039B07D" w14:textId="77777777" w:rsidR="00B3201A" w:rsidRPr="0012708E" w:rsidRDefault="00B3201A">
            <w:pPr>
              <w:spacing w:line="240" w:lineRule="atLeast"/>
              <w:ind w:left="-18" w:right="-270"/>
              <w:rPr>
                <w:rFonts w:cs="Times New Roman"/>
                <w:szCs w:val="22"/>
                <w:lang w:bidi="th-TH"/>
              </w:rPr>
            </w:pPr>
            <w:r w:rsidRPr="0012708E">
              <w:rPr>
                <w:rFonts w:cs="Times New Roman"/>
                <w:szCs w:val="22"/>
                <w:lang w:bidi="th-TH"/>
              </w:rPr>
              <w:t>Other financial liabilities</w:t>
            </w:r>
          </w:p>
        </w:tc>
        <w:tc>
          <w:tcPr>
            <w:tcW w:w="1310" w:type="dxa"/>
            <w:tcBorders>
              <w:bottom w:val="single" w:sz="4" w:space="0" w:color="auto"/>
            </w:tcBorders>
          </w:tcPr>
          <w:p w14:paraId="1034579F"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36" w:type="dxa"/>
          </w:tcPr>
          <w:p w14:paraId="431228AE" w14:textId="77777777" w:rsidR="00B3201A" w:rsidRPr="00F8039F" w:rsidRDefault="00B3201A">
            <w:pPr>
              <w:tabs>
                <w:tab w:val="decimal" w:pos="1042"/>
              </w:tabs>
              <w:spacing w:line="240" w:lineRule="atLeast"/>
              <w:ind w:right="-150"/>
              <w:rPr>
                <w:rFonts w:cs="Times New Roman"/>
                <w:szCs w:val="22"/>
              </w:rPr>
            </w:pPr>
          </w:p>
        </w:tc>
        <w:tc>
          <w:tcPr>
            <w:tcW w:w="1311" w:type="dxa"/>
            <w:tcBorders>
              <w:bottom w:val="single" w:sz="4" w:space="0" w:color="auto"/>
            </w:tcBorders>
          </w:tcPr>
          <w:p w14:paraId="2AAF84B6"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2,243,572</w:t>
            </w:r>
          </w:p>
        </w:tc>
        <w:tc>
          <w:tcPr>
            <w:tcW w:w="236" w:type="dxa"/>
          </w:tcPr>
          <w:p w14:paraId="2A830A5E" w14:textId="77777777" w:rsidR="00B3201A" w:rsidRPr="00F8039F" w:rsidRDefault="00B3201A">
            <w:pPr>
              <w:tabs>
                <w:tab w:val="decimal" w:pos="1042"/>
              </w:tabs>
              <w:spacing w:line="240" w:lineRule="atLeast"/>
              <w:ind w:right="-150"/>
              <w:rPr>
                <w:rFonts w:cs="Times New Roman"/>
                <w:szCs w:val="22"/>
              </w:rPr>
            </w:pPr>
          </w:p>
        </w:tc>
        <w:tc>
          <w:tcPr>
            <w:tcW w:w="1310" w:type="dxa"/>
            <w:tcBorders>
              <w:bottom w:val="single" w:sz="4" w:space="0" w:color="auto"/>
            </w:tcBorders>
          </w:tcPr>
          <w:p w14:paraId="0031803C"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14,829</w:t>
            </w:r>
          </w:p>
        </w:tc>
        <w:tc>
          <w:tcPr>
            <w:tcW w:w="248" w:type="dxa"/>
          </w:tcPr>
          <w:p w14:paraId="0611273C" w14:textId="77777777" w:rsidR="00B3201A" w:rsidRPr="00F8039F" w:rsidRDefault="00B3201A">
            <w:pPr>
              <w:tabs>
                <w:tab w:val="decimal" w:pos="1042"/>
              </w:tabs>
              <w:spacing w:line="240" w:lineRule="atLeast"/>
              <w:ind w:right="-150"/>
              <w:rPr>
                <w:rFonts w:cs="Times New Roman"/>
                <w:szCs w:val="22"/>
              </w:rPr>
            </w:pPr>
          </w:p>
        </w:tc>
        <w:tc>
          <w:tcPr>
            <w:tcW w:w="1310" w:type="dxa"/>
            <w:tcBorders>
              <w:bottom w:val="single" w:sz="4" w:space="0" w:color="auto"/>
            </w:tcBorders>
          </w:tcPr>
          <w:p w14:paraId="5B1AED6E"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w:t>
            </w:r>
          </w:p>
        </w:tc>
        <w:tc>
          <w:tcPr>
            <w:tcW w:w="257" w:type="dxa"/>
          </w:tcPr>
          <w:p w14:paraId="33138BDC" w14:textId="77777777" w:rsidR="00B3201A" w:rsidRPr="00F8039F" w:rsidRDefault="00B3201A">
            <w:pPr>
              <w:tabs>
                <w:tab w:val="decimal" w:pos="1042"/>
              </w:tabs>
              <w:spacing w:line="240" w:lineRule="atLeast"/>
              <w:ind w:right="-150"/>
              <w:rPr>
                <w:rFonts w:cs="Times New Roman"/>
                <w:szCs w:val="22"/>
              </w:rPr>
            </w:pPr>
          </w:p>
        </w:tc>
        <w:tc>
          <w:tcPr>
            <w:tcW w:w="1310" w:type="dxa"/>
            <w:tcBorders>
              <w:bottom w:val="single" w:sz="4" w:space="0" w:color="auto"/>
            </w:tcBorders>
          </w:tcPr>
          <w:p w14:paraId="0FE94407" w14:textId="77777777" w:rsidR="00B3201A" w:rsidRPr="00F8039F" w:rsidRDefault="00B3201A">
            <w:pPr>
              <w:tabs>
                <w:tab w:val="decimal" w:pos="1042"/>
              </w:tabs>
              <w:spacing w:line="240" w:lineRule="atLeast"/>
              <w:ind w:right="-150"/>
              <w:rPr>
                <w:rFonts w:cs="Times New Roman"/>
                <w:szCs w:val="22"/>
              </w:rPr>
            </w:pPr>
            <w:r w:rsidRPr="00431C03">
              <w:rPr>
                <w:rFonts w:cs="Times New Roman"/>
                <w:szCs w:val="22"/>
              </w:rPr>
              <w:t>962</w:t>
            </w:r>
          </w:p>
        </w:tc>
        <w:tc>
          <w:tcPr>
            <w:tcW w:w="243" w:type="dxa"/>
          </w:tcPr>
          <w:p w14:paraId="02E37080" w14:textId="77777777" w:rsidR="00B3201A" w:rsidRPr="00F8039F" w:rsidRDefault="00B3201A">
            <w:pPr>
              <w:tabs>
                <w:tab w:val="decimal" w:pos="1042"/>
              </w:tabs>
              <w:spacing w:line="240" w:lineRule="atLeast"/>
              <w:ind w:right="-150"/>
              <w:rPr>
                <w:rFonts w:cs="Times New Roman"/>
                <w:szCs w:val="22"/>
              </w:rPr>
            </w:pPr>
          </w:p>
        </w:tc>
        <w:tc>
          <w:tcPr>
            <w:tcW w:w="1301" w:type="dxa"/>
            <w:tcBorders>
              <w:bottom w:val="single" w:sz="4" w:space="0" w:color="auto"/>
            </w:tcBorders>
          </w:tcPr>
          <w:p w14:paraId="6A5F9B90" w14:textId="77777777" w:rsidR="00B3201A" w:rsidRPr="00F8039F" w:rsidRDefault="00B3201A">
            <w:pPr>
              <w:tabs>
                <w:tab w:val="decimal" w:pos="1042"/>
              </w:tabs>
              <w:spacing w:line="240" w:lineRule="atLeast"/>
              <w:ind w:right="-150" w:hanging="136"/>
              <w:rPr>
                <w:rFonts w:cs="Times New Roman"/>
                <w:szCs w:val="22"/>
              </w:rPr>
            </w:pPr>
            <w:r w:rsidRPr="00431C03">
              <w:rPr>
                <w:rFonts w:cs="Times New Roman"/>
                <w:szCs w:val="22"/>
              </w:rPr>
              <w:t>2,259,363</w:t>
            </w:r>
          </w:p>
        </w:tc>
      </w:tr>
      <w:tr w:rsidR="00B3201A" w:rsidRPr="00B95516" w14:paraId="5F8937B4" w14:textId="77777777">
        <w:trPr>
          <w:cantSplit/>
        </w:trPr>
        <w:tc>
          <w:tcPr>
            <w:tcW w:w="4680" w:type="dxa"/>
            <w:vAlign w:val="bottom"/>
          </w:tcPr>
          <w:p w14:paraId="585EC52B" w14:textId="77777777" w:rsidR="00B3201A" w:rsidRPr="0012708E" w:rsidRDefault="00B3201A">
            <w:pPr>
              <w:spacing w:line="240" w:lineRule="atLeast"/>
              <w:ind w:left="-18"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310" w:type="dxa"/>
            <w:tcBorders>
              <w:top w:val="single" w:sz="4" w:space="0" w:color="auto"/>
              <w:bottom w:val="single" w:sz="4" w:space="0" w:color="auto"/>
            </w:tcBorders>
          </w:tcPr>
          <w:p w14:paraId="46BEF7BC" w14:textId="77777777" w:rsidR="00B3201A" w:rsidRPr="00B95516" w:rsidRDefault="00B3201A">
            <w:pPr>
              <w:tabs>
                <w:tab w:val="decimal" w:pos="1042"/>
              </w:tabs>
              <w:spacing w:line="240" w:lineRule="atLeast"/>
              <w:ind w:right="-150"/>
              <w:rPr>
                <w:rFonts w:cs="Times New Roman"/>
                <w:b/>
                <w:bCs/>
                <w:szCs w:val="22"/>
              </w:rPr>
            </w:pPr>
            <w:r w:rsidRPr="00B95516">
              <w:rPr>
                <w:rFonts w:cs="Times New Roman"/>
                <w:b/>
                <w:bCs/>
                <w:szCs w:val="22"/>
              </w:rPr>
              <w:t>38,542,704</w:t>
            </w:r>
          </w:p>
        </w:tc>
        <w:tc>
          <w:tcPr>
            <w:tcW w:w="236" w:type="dxa"/>
          </w:tcPr>
          <w:p w14:paraId="2732BD77" w14:textId="77777777" w:rsidR="00B3201A" w:rsidRPr="00B95516" w:rsidRDefault="00B3201A">
            <w:pPr>
              <w:tabs>
                <w:tab w:val="decimal" w:pos="1042"/>
              </w:tabs>
              <w:spacing w:line="240" w:lineRule="atLeast"/>
              <w:ind w:right="-150"/>
              <w:rPr>
                <w:rFonts w:cs="Times New Roman"/>
                <w:b/>
                <w:bCs/>
                <w:szCs w:val="22"/>
                <w:rtl/>
                <w:cs/>
              </w:rPr>
            </w:pPr>
          </w:p>
        </w:tc>
        <w:tc>
          <w:tcPr>
            <w:tcW w:w="1311" w:type="dxa"/>
            <w:tcBorders>
              <w:top w:val="single" w:sz="4" w:space="0" w:color="auto"/>
              <w:bottom w:val="single" w:sz="4" w:space="0" w:color="auto"/>
            </w:tcBorders>
          </w:tcPr>
          <w:p w14:paraId="609B53B9" w14:textId="77777777" w:rsidR="00B3201A" w:rsidRPr="00B95516" w:rsidRDefault="00B3201A">
            <w:pPr>
              <w:tabs>
                <w:tab w:val="decimal" w:pos="1042"/>
              </w:tabs>
              <w:spacing w:line="240" w:lineRule="atLeast"/>
              <w:ind w:right="-150"/>
              <w:rPr>
                <w:rFonts w:cs="Times New Roman"/>
                <w:b/>
                <w:bCs/>
                <w:szCs w:val="22"/>
              </w:rPr>
            </w:pPr>
            <w:r w:rsidRPr="00B95516">
              <w:rPr>
                <w:rFonts w:cs="Times New Roman"/>
                <w:b/>
                <w:bCs/>
                <w:szCs w:val="22"/>
              </w:rPr>
              <w:t>93,052,520</w:t>
            </w:r>
          </w:p>
        </w:tc>
        <w:tc>
          <w:tcPr>
            <w:tcW w:w="236" w:type="dxa"/>
          </w:tcPr>
          <w:p w14:paraId="41E7C3B6" w14:textId="77777777" w:rsidR="00B3201A" w:rsidRPr="00B95516" w:rsidRDefault="00B3201A">
            <w:pPr>
              <w:tabs>
                <w:tab w:val="decimal" w:pos="1042"/>
              </w:tabs>
              <w:spacing w:line="240" w:lineRule="atLeast"/>
              <w:ind w:right="-150"/>
              <w:rPr>
                <w:rFonts w:cs="Times New Roman"/>
                <w:b/>
                <w:bCs/>
                <w:szCs w:val="22"/>
                <w:rtl/>
                <w:cs/>
              </w:rPr>
            </w:pPr>
          </w:p>
        </w:tc>
        <w:tc>
          <w:tcPr>
            <w:tcW w:w="1310" w:type="dxa"/>
            <w:tcBorders>
              <w:top w:val="single" w:sz="4" w:space="0" w:color="auto"/>
              <w:bottom w:val="single" w:sz="4" w:space="0" w:color="auto"/>
            </w:tcBorders>
          </w:tcPr>
          <w:p w14:paraId="734BFF58" w14:textId="77777777" w:rsidR="00B3201A" w:rsidRPr="00B95516" w:rsidRDefault="00B3201A">
            <w:pPr>
              <w:tabs>
                <w:tab w:val="decimal" w:pos="1042"/>
              </w:tabs>
              <w:spacing w:line="240" w:lineRule="atLeast"/>
              <w:ind w:right="-150"/>
              <w:rPr>
                <w:rFonts w:cs="Times New Roman"/>
                <w:b/>
                <w:bCs/>
                <w:szCs w:val="22"/>
              </w:rPr>
            </w:pPr>
            <w:r w:rsidRPr="00B95516">
              <w:rPr>
                <w:rFonts w:cs="Times New Roman"/>
                <w:b/>
                <w:bCs/>
                <w:szCs w:val="22"/>
              </w:rPr>
              <w:t>23,784,654</w:t>
            </w:r>
          </w:p>
        </w:tc>
        <w:tc>
          <w:tcPr>
            <w:tcW w:w="248" w:type="dxa"/>
          </w:tcPr>
          <w:p w14:paraId="458FD831" w14:textId="77777777" w:rsidR="00B3201A" w:rsidRPr="00B95516" w:rsidRDefault="00B3201A">
            <w:pPr>
              <w:tabs>
                <w:tab w:val="decimal" w:pos="1042"/>
              </w:tabs>
              <w:spacing w:line="240" w:lineRule="atLeast"/>
              <w:ind w:right="-150"/>
              <w:rPr>
                <w:rFonts w:cs="Times New Roman"/>
                <w:b/>
                <w:bCs/>
                <w:szCs w:val="22"/>
                <w:rtl/>
                <w:cs/>
              </w:rPr>
            </w:pPr>
          </w:p>
        </w:tc>
        <w:tc>
          <w:tcPr>
            <w:tcW w:w="1310" w:type="dxa"/>
            <w:tcBorders>
              <w:top w:val="single" w:sz="4" w:space="0" w:color="auto"/>
              <w:bottom w:val="single" w:sz="4" w:space="0" w:color="auto"/>
            </w:tcBorders>
          </w:tcPr>
          <w:p w14:paraId="3A65A824" w14:textId="77777777" w:rsidR="00B3201A" w:rsidRPr="00B95516" w:rsidRDefault="00B3201A">
            <w:pPr>
              <w:tabs>
                <w:tab w:val="decimal" w:pos="1042"/>
              </w:tabs>
              <w:spacing w:line="240" w:lineRule="atLeast"/>
              <w:ind w:right="-150"/>
              <w:rPr>
                <w:rFonts w:cs="Times New Roman"/>
                <w:b/>
                <w:bCs/>
                <w:szCs w:val="22"/>
              </w:rPr>
            </w:pPr>
            <w:r w:rsidRPr="00B95516">
              <w:rPr>
                <w:rFonts w:cs="Times New Roman"/>
                <w:b/>
                <w:bCs/>
                <w:szCs w:val="22"/>
              </w:rPr>
              <w:t>2,635,669</w:t>
            </w:r>
          </w:p>
        </w:tc>
        <w:tc>
          <w:tcPr>
            <w:tcW w:w="257" w:type="dxa"/>
          </w:tcPr>
          <w:p w14:paraId="68F04CD6" w14:textId="77777777" w:rsidR="00B3201A" w:rsidRPr="00B95516" w:rsidRDefault="00B3201A">
            <w:pPr>
              <w:tabs>
                <w:tab w:val="decimal" w:pos="1042"/>
              </w:tabs>
              <w:spacing w:line="240" w:lineRule="atLeast"/>
              <w:ind w:right="-150"/>
              <w:rPr>
                <w:rFonts w:cs="Times New Roman"/>
                <w:b/>
                <w:bCs/>
                <w:szCs w:val="22"/>
                <w:rtl/>
                <w:cs/>
              </w:rPr>
            </w:pPr>
          </w:p>
        </w:tc>
        <w:tc>
          <w:tcPr>
            <w:tcW w:w="1310" w:type="dxa"/>
            <w:tcBorders>
              <w:top w:val="single" w:sz="4" w:space="0" w:color="auto"/>
              <w:bottom w:val="single" w:sz="4" w:space="0" w:color="auto"/>
            </w:tcBorders>
          </w:tcPr>
          <w:p w14:paraId="65C08CD3" w14:textId="77777777" w:rsidR="00B3201A" w:rsidRPr="00B95516" w:rsidRDefault="00B3201A">
            <w:pPr>
              <w:tabs>
                <w:tab w:val="decimal" w:pos="1042"/>
              </w:tabs>
              <w:spacing w:line="240" w:lineRule="atLeast"/>
              <w:ind w:right="-150"/>
              <w:rPr>
                <w:rFonts w:cs="Times New Roman"/>
                <w:b/>
                <w:bCs/>
                <w:szCs w:val="22"/>
              </w:rPr>
            </w:pPr>
            <w:r w:rsidRPr="00B95516">
              <w:rPr>
                <w:rFonts w:cs="Times New Roman"/>
                <w:b/>
                <w:bCs/>
                <w:szCs w:val="22"/>
              </w:rPr>
              <w:t>962</w:t>
            </w:r>
          </w:p>
        </w:tc>
        <w:tc>
          <w:tcPr>
            <w:tcW w:w="243" w:type="dxa"/>
          </w:tcPr>
          <w:p w14:paraId="26E767C0" w14:textId="77777777" w:rsidR="00B3201A" w:rsidRPr="00B95516" w:rsidRDefault="00B3201A">
            <w:pPr>
              <w:tabs>
                <w:tab w:val="decimal" w:pos="1042"/>
              </w:tabs>
              <w:spacing w:line="240" w:lineRule="atLeast"/>
              <w:ind w:right="-150"/>
              <w:rPr>
                <w:rFonts w:cs="Times New Roman"/>
                <w:b/>
                <w:bCs/>
                <w:szCs w:val="22"/>
                <w:rtl/>
                <w:cs/>
              </w:rPr>
            </w:pPr>
          </w:p>
        </w:tc>
        <w:tc>
          <w:tcPr>
            <w:tcW w:w="1301" w:type="dxa"/>
            <w:tcBorders>
              <w:top w:val="single" w:sz="4" w:space="0" w:color="auto"/>
              <w:left w:val="nil"/>
              <w:bottom w:val="single" w:sz="4" w:space="0" w:color="auto"/>
            </w:tcBorders>
          </w:tcPr>
          <w:p w14:paraId="1683F636" w14:textId="77777777" w:rsidR="00B3201A" w:rsidRPr="00B95516" w:rsidRDefault="00B3201A">
            <w:pPr>
              <w:tabs>
                <w:tab w:val="decimal" w:pos="1042"/>
              </w:tabs>
              <w:spacing w:line="240" w:lineRule="atLeast"/>
              <w:ind w:right="-150" w:hanging="136"/>
              <w:rPr>
                <w:rFonts w:cs="Times New Roman"/>
                <w:b/>
                <w:bCs/>
                <w:szCs w:val="22"/>
              </w:rPr>
            </w:pPr>
            <w:r w:rsidRPr="00B95516">
              <w:rPr>
                <w:rFonts w:cs="Times New Roman"/>
                <w:b/>
                <w:bCs/>
                <w:szCs w:val="22"/>
              </w:rPr>
              <w:t>158,016,509</w:t>
            </w:r>
          </w:p>
        </w:tc>
      </w:tr>
      <w:tr w:rsidR="00B3201A" w:rsidRPr="00F8039F" w14:paraId="6795EA02" w14:textId="77777777">
        <w:trPr>
          <w:cantSplit/>
        </w:trPr>
        <w:tc>
          <w:tcPr>
            <w:tcW w:w="4680" w:type="dxa"/>
            <w:vAlign w:val="bottom"/>
          </w:tcPr>
          <w:p w14:paraId="2E2AD62C" w14:textId="77777777" w:rsidR="00B3201A" w:rsidRPr="0012708E" w:rsidRDefault="00B3201A">
            <w:pPr>
              <w:spacing w:line="240" w:lineRule="atLeast"/>
              <w:ind w:left="-18" w:right="-270"/>
              <w:rPr>
                <w:rFonts w:cs="Times New Roman"/>
                <w:b/>
                <w:bCs/>
                <w:szCs w:val="22"/>
                <w:cs/>
                <w:lang w:bidi="th-TH"/>
              </w:rPr>
            </w:pPr>
          </w:p>
        </w:tc>
        <w:tc>
          <w:tcPr>
            <w:tcW w:w="1310" w:type="dxa"/>
            <w:tcBorders>
              <w:top w:val="single" w:sz="4" w:space="0" w:color="auto"/>
            </w:tcBorders>
            <w:vAlign w:val="bottom"/>
          </w:tcPr>
          <w:p w14:paraId="3C673166" w14:textId="77777777" w:rsidR="00B3201A" w:rsidRPr="00F8039F" w:rsidRDefault="00B3201A">
            <w:pPr>
              <w:tabs>
                <w:tab w:val="decimal" w:pos="1042"/>
                <w:tab w:val="decimal" w:pos="1096"/>
              </w:tabs>
              <w:spacing w:line="240" w:lineRule="atLeast"/>
              <w:ind w:left="-110" w:right="-108"/>
              <w:rPr>
                <w:rFonts w:cs="Times New Roman"/>
                <w:b/>
                <w:bCs/>
                <w:szCs w:val="22"/>
                <w:rtl/>
                <w:cs/>
              </w:rPr>
            </w:pPr>
          </w:p>
        </w:tc>
        <w:tc>
          <w:tcPr>
            <w:tcW w:w="236" w:type="dxa"/>
          </w:tcPr>
          <w:p w14:paraId="5DDEE09B" w14:textId="77777777" w:rsidR="00B3201A" w:rsidRPr="00F8039F" w:rsidRDefault="00B3201A">
            <w:pPr>
              <w:tabs>
                <w:tab w:val="decimal" w:pos="1096"/>
              </w:tabs>
              <w:spacing w:line="240" w:lineRule="atLeast"/>
              <w:ind w:left="-110" w:right="-108"/>
              <w:rPr>
                <w:rFonts w:cs="Times New Roman"/>
                <w:b/>
                <w:bCs/>
                <w:szCs w:val="22"/>
                <w:rtl/>
                <w:cs/>
              </w:rPr>
            </w:pPr>
          </w:p>
        </w:tc>
        <w:tc>
          <w:tcPr>
            <w:tcW w:w="1311" w:type="dxa"/>
            <w:tcBorders>
              <w:top w:val="single" w:sz="4" w:space="0" w:color="auto"/>
            </w:tcBorders>
            <w:vAlign w:val="bottom"/>
          </w:tcPr>
          <w:p w14:paraId="4A5B903F" w14:textId="77777777" w:rsidR="00B3201A" w:rsidRPr="00F8039F" w:rsidRDefault="00B3201A">
            <w:pPr>
              <w:tabs>
                <w:tab w:val="decimal" w:pos="1042"/>
                <w:tab w:val="decimal" w:pos="1096"/>
              </w:tabs>
              <w:spacing w:line="240" w:lineRule="atLeast"/>
              <w:ind w:left="-110" w:right="-108"/>
              <w:rPr>
                <w:rFonts w:cs="Times New Roman"/>
                <w:b/>
                <w:bCs/>
                <w:szCs w:val="22"/>
                <w:rtl/>
                <w:cs/>
              </w:rPr>
            </w:pPr>
          </w:p>
        </w:tc>
        <w:tc>
          <w:tcPr>
            <w:tcW w:w="236" w:type="dxa"/>
          </w:tcPr>
          <w:p w14:paraId="35B996FB" w14:textId="77777777" w:rsidR="00B3201A" w:rsidRPr="00F8039F" w:rsidRDefault="00B3201A">
            <w:pPr>
              <w:tabs>
                <w:tab w:val="decimal" w:pos="1096"/>
              </w:tabs>
              <w:spacing w:line="240" w:lineRule="atLeast"/>
              <w:ind w:left="-110" w:right="-108"/>
              <w:rPr>
                <w:rFonts w:cs="Times New Roman"/>
                <w:b/>
                <w:bCs/>
                <w:szCs w:val="22"/>
                <w:rtl/>
                <w:cs/>
              </w:rPr>
            </w:pPr>
          </w:p>
        </w:tc>
        <w:tc>
          <w:tcPr>
            <w:tcW w:w="1310" w:type="dxa"/>
            <w:tcBorders>
              <w:top w:val="single" w:sz="4" w:space="0" w:color="auto"/>
            </w:tcBorders>
            <w:vAlign w:val="bottom"/>
          </w:tcPr>
          <w:p w14:paraId="2BE1E9B6" w14:textId="77777777" w:rsidR="00B3201A" w:rsidRPr="00F8039F" w:rsidRDefault="00B3201A">
            <w:pPr>
              <w:tabs>
                <w:tab w:val="decimal" w:pos="1042"/>
                <w:tab w:val="decimal" w:pos="1096"/>
              </w:tabs>
              <w:spacing w:line="240" w:lineRule="atLeast"/>
              <w:ind w:left="-110" w:right="-108"/>
              <w:rPr>
                <w:rFonts w:cs="Times New Roman"/>
                <w:b/>
                <w:bCs/>
                <w:szCs w:val="22"/>
                <w:rtl/>
                <w:cs/>
              </w:rPr>
            </w:pPr>
          </w:p>
        </w:tc>
        <w:tc>
          <w:tcPr>
            <w:tcW w:w="248" w:type="dxa"/>
          </w:tcPr>
          <w:p w14:paraId="14CFAC62" w14:textId="77777777" w:rsidR="00B3201A" w:rsidRPr="00F8039F" w:rsidRDefault="00B3201A">
            <w:pPr>
              <w:tabs>
                <w:tab w:val="decimal" w:pos="1096"/>
              </w:tabs>
              <w:spacing w:line="240" w:lineRule="atLeast"/>
              <w:ind w:left="-110" w:right="-108"/>
              <w:rPr>
                <w:rFonts w:cs="Times New Roman"/>
                <w:b/>
                <w:bCs/>
                <w:szCs w:val="22"/>
                <w:rtl/>
                <w:cs/>
              </w:rPr>
            </w:pPr>
          </w:p>
        </w:tc>
        <w:tc>
          <w:tcPr>
            <w:tcW w:w="1310" w:type="dxa"/>
            <w:tcBorders>
              <w:top w:val="single" w:sz="4" w:space="0" w:color="auto"/>
            </w:tcBorders>
            <w:vAlign w:val="bottom"/>
          </w:tcPr>
          <w:p w14:paraId="7E14E717" w14:textId="77777777" w:rsidR="00B3201A" w:rsidRPr="00F8039F" w:rsidRDefault="00B3201A">
            <w:pPr>
              <w:tabs>
                <w:tab w:val="decimal" w:pos="1042"/>
                <w:tab w:val="decimal" w:pos="1096"/>
              </w:tabs>
              <w:spacing w:line="240" w:lineRule="atLeast"/>
              <w:ind w:left="-110" w:right="-108"/>
              <w:rPr>
                <w:rFonts w:cs="Times New Roman"/>
                <w:b/>
                <w:bCs/>
                <w:szCs w:val="22"/>
                <w:rtl/>
                <w:cs/>
              </w:rPr>
            </w:pPr>
          </w:p>
        </w:tc>
        <w:tc>
          <w:tcPr>
            <w:tcW w:w="257" w:type="dxa"/>
          </w:tcPr>
          <w:p w14:paraId="02F2661B" w14:textId="77777777" w:rsidR="00B3201A" w:rsidRPr="00F8039F" w:rsidRDefault="00B3201A">
            <w:pPr>
              <w:tabs>
                <w:tab w:val="decimal" w:pos="1096"/>
              </w:tabs>
              <w:spacing w:line="240" w:lineRule="atLeast"/>
              <w:ind w:left="-110" w:right="-108"/>
              <w:rPr>
                <w:rFonts w:cs="Times New Roman"/>
                <w:b/>
                <w:bCs/>
                <w:szCs w:val="22"/>
                <w:rtl/>
                <w:cs/>
              </w:rPr>
            </w:pPr>
          </w:p>
        </w:tc>
        <w:tc>
          <w:tcPr>
            <w:tcW w:w="1310" w:type="dxa"/>
            <w:tcBorders>
              <w:top w:val="single" w:sz="4" w:space="0" w:color="auto"/>
            </w:tcBorders>
            <w:vAlign w:val="bottom"/>
          </w:tcPr>
          <w:p w14:paraId="2843B9F4" w14:textId="77777777" w:rsidR="00B3201A" w:rsidRPr="00F8039F" w:rsidRDefault="00B3201A">
            <w:pPr>
              <w:tabs>
                <w:tab w:val="decimal" w:pos="1042"/>
                <w:tab w:val="decimal" w:pos="1096"/>
              </w:tabs>
              <w:spacing w:line="240" w:lineRule="atLeast"/>
              <w:ind w:left="-110" w:right="-108"/>
              <w:rPr>
                <w:rFonts w:cs="Times New Roman"/>
                <w:b/>
                <w:bCs/>
                <w:szCs w:val="22"/>
                <w:rtl/>
                <w:cs/>
              </w:rPr>
            </w:pPr>
          </w:p>
        </w:tc>
        <w:tc>
          <w:tcPr>
            <w:tcW w:w="243" w:type="dxa"/>
          </w:tcPr>
          <w:p w14:paraId="49419C8F" w14:textId="77777777" w:rsidR="00B3201A" w:rsidRPr="00F8039F" w:rsidRDefault="00B3201A">
            <w:pPr>
              <w:tabs>
                <w:tab w:val="decimal" w:pos="1096"/>
              </w:tabs>
              <w:spacing w:line="240" w:lineRule="atLeast"/>
              <w:ind w:left="-110" w:right="-108"/>
              <w:rPr>
                <w:rFonts w:cs="Times New Roman"/>
                <w:b/>
                <w:bCs/>
                <w:szCs w:val="22"/>
                <w:rtl/>
                <w:cs/>
              </w:rPr>
            </w:pPr>
          </w:p>
        </w:tc>
        <w:tc>
          <w:tcPr>
            <w:tcW w:w="1301" w:type="dxa"/>
            <w:tcBorders>
              <w:top w:val="single" w:sz="4" w:space="0" w:color="auto"/>
            </w:tcBorders>
            <w:vAlign w:val="bottom"/>
          </w:tcPr>
          <w:p w14:paraId="751FFF66" w14:textId="77777777" w:rsidR="00B3201A" w:rsidRPr="00F8039F" w:rsidRDefault="00B3201A">
            <w:pPr>
              <w:tabs>
                <w:tab w:val="decimal" w:pos="1096"/>
              </w:tabs>
              <w:spacing w:line="240" w:lineRule="atLeast"/>
              <w:ind w:left="-110" w:right="-108"/>
              <w:rPr>
                <w:rFonts w:cs="Times New Roman"/>
                <w:b/>
                <w:bCs/>
                <w:szCs w:val="22"/>
                <w:rtl/>
                <w:cs/>
              </w:rPr>
            </w:pPr>
          </w:p>
        </w:tc>
      </w:tr>
      <w:tr w:rsidR="00B3201A" w:rsidRPr="00F8039F" w14:paraId="17FF04E6" w14:textId="77777777">
        <w:trPr>
          <w:cantSplit/>
        </w:trPr>
        <w:tc>
          <w:tcPr>
            <w:tcW w:w="4680" w:type="dxa"/>
            <w:vAlign w:val="bottom"/>
          </w:tcPr>
          <w:p w14:paraId="7D3F359A" w14:textId="77777777" w:rsidR="00B3201A" w:rsidRPr="0012708E" w:rsidRDefault="00B3201A">
            <w:pPr>
              <w:spacing w:line="240" w:lineRule="atLeast"/>
              <w:ind w:left="-18"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310" w:type="dxa"/>
            <w:tcBorders>
              <w:bottom w:val="double" w:sz="4" w:space="0" w:color="auto"/>
            </w:tcBorders>
          </w:tcPr>
          <w:p w14:paraId="7CF83DD7" w14:textId="77777777" w:rsidR="00B3201A" w:rsidRPr="00F8039F" w:rsidRDefault="00B3201A">
            <w:pPr>
              <w:tabs>
                <w:tab w:val="decimal" w:pos="1042"/>
              </w:tabs>
              <w:spacing w:line="240" w:lineRule="atLeast"/>
              <w:ind w:left="-92" w:right="-150"/>
              <w:rPr>
                <w:rFonts w:cs="Times New Roman"/>
                <w:b/>
                <w:bCs/>
                <w:szCs w:val="22"/>
                <w:rtl/>
                <w:cs/>
              </w:rPr>
            </w:pPr>
            <w:r w:rsidRPr="00431C03">
              <w:rPr>
                <w:rFonts w:cs="Times New Roman"/>
                <w:b/>
                <w:bCs/>
                <w:szCs w:val="22"/>
              </w:rPr>
              <w:t>(34,909,341)</w:t>
            </w:r>
          </w:p>
        </w:tc>
        <w:tc>
          <w:tcPr>
            <w:tcW w:w="236" w:type="dxa"/>
          </w:tcPr>
          <w:p w14:paraId="5A696CB2" w14:textId="77777777" w:rsidR="00B3201A" w:rsidRPr="00F8039F" w:rsidRDefault="00B3201A">
            <w:pPr>
              <w:tabs>
                <w:tab w:val="decimal" w:pos="1042"/>
              </w:tabs>
              <w:spacing w:line="240" w:lineRule="atLeast"/>
              <w:ind w:left="-92" w:right="-150"/>
              <w:rPr>
                <w:rFonts w:cs="Times New Roman"/>
                <w:b/>
                <w:bCs/>
                <w:szCs w:val="22"/>
                <w:rtl/>
                <w:cs/>
              </w:rPr>
            </w:pPr>
          </w:p>
        </w:tc>
        <w:tc>
          <w:tcPr>
            <w:tcW w:w="1311" w:type="dxa"/>
            <w:tcBorders>
              <w:bottom w:val="double" w:sz="4" w:space="0" w:color="auto"/>
            </w:tcBorders>
          </w:tcPr>
          <w:p w14:paraId="197BD1CB" w14:textId="77777777" w:rsidR="00B3201A" w:rsidRPr="00F8039F" w:rsidRDefault="00B3201A">
            <w:pPr>
              <w:tabs>
                <w:tab w:val="decimal" w:pos="1042"/>
              </w:tabs>
              <w:spacing w:line="240" w:lineRule="atLeast"/>
              <w:ind w:left="-92" w:right="-150"/>
              <w:rPr>
                <w:rFonts w:cs="Times New Roman"/>
                <w:b/>
                <w:bCs/>
                <w:szCs w:val="22"/>
              </w:rPr>
            </w:pPr>
            <w:r w:rsidRPr="00431C03">
              <w:rPr>
                <w:rFonts w:cs="Times New Roman"/>
                <w:b/>
                <w:bCs/>
                <w:szCs w:val="22"/>
              </w:rPr>
              <w:t>(32,</w:t>
            </w:r>
            <w:r>
              <w:rPr>
                <w:rFonts w:cs="Times New Roman"/>
                <w:b/>
                <w:bCs/>
                <w:szCs w:val="22"/>
              </w:rPr>
              <w:t>101,534</w:t>
            </w:r>
            <w:r w:rsidRPr="00431C03">
              <w:rPr>
                <w:rFonts w:cs="Times New Roman"/>
                <w:b/>
                <w:bCs/>
                <w:szCs w:val="22"/>
              </w:rPr>
              <w:t>)</w:t>
            </w:r>
          </w:p>
        </w:tc>
        <w:tc>
          <w:tcPr>
            <w:tcW w:w="236" w:type="dxa"/>
          </w:tcPr>
          <w:p w14:paraId="3E2C0627" w14:textId="77777777" w:rsidR="00B3201A" w:rsidRPr="00F8039F" w:rsidRDefault="00B3201A">
            <w:pPr>
              <w:tabs>
                <w:tab w:val="decimal" w:pos="1042"/>
              </w:tabs>
              <w:spacing w:line="240" w:lineRule="atLeast"/>
              <w:ind w:left="-92" w:right="-150"/>
              <w:rPr>
                <w:rFonts w:cs="Times New Roman"/>
                <w:b/>
                <w:bCs/>
                <w:szCs w:val="22"/>
                <w:rtl/>
                <w:cs/>
              </w:rPr>
            </w:pPr>
          </w:p>
        </w:tc>
        <w:tc>
          <w:tcPr>
            <w:tcW w:w="1310" w:type="dxa"/>
            <w:tcBorders>
              <w:bottom w:val="double" w:sz="4" w:space="0" w:color="auto"/>
            </w:tcBorders>
          </w:tcPr>
          <w:p w14:paraId="39F4E2DB" w14:textId="77777777" w:rsidR="00B3201A" w:rsidRPr="00F8039F" w:rsidRDefault="00B3201A">
            <w:pPr>
              <w:tabs>
                <w:tab w:val="decimal" w:pos="1042"/>
              </w:tabs>
              <w:spacing w:line="240" w:lineRule="atLeast"/>
              <w:ind w:left="-92" w:right="-150"/>
              <w:rPr>
                <w:rFonts w:cs="Times New Roman"/>
                <w:b/>
                <w:bCs/>
                <w:szCs w:val="22"/>
              </w:rPr>
            </w:pPr>
            <w:r w:rsidRPr="00431C03">
              <w:rPr>
                <w:rFonts w:cs="Times New Roman"/>
                <w:b/>
                <w:bCs/>
                <w:szCs w:val="22"/>
              </w:rPr>
              <w:t>39,154,087</w:t>
            </w:r>
          </w:p>
        </w:tc>
        <w:tc>
          <w:tcPr>
            <w:tcW w:w="248" w:type="dxa"/>
          </w:tcPr>
          <w:p w14:paraId="02AFB97D" w14:textId="77777777" w:rsidR="00B3201A" w:rsidRPr="00F8039F" w:rsidRDefault="00B3201A">
            <w:pPr>
              <w:tabs>
                <w:tab w:val="decimal" w:pos="1042"/>
              </w:tabs>
              <w:spacing w:line="240" w:lineRule="atLeast"/>
              <w:ind w:left="-92" w:right="-150"/>
              <w:rPr>
                <w:rFonts w:cs="Times New Roman"/>
                <w:b/>
                <w:bCs/>
                <w:szCs w:val="22"/>
                <w:rtl/>
                <w:cs/>
              </w:rPr>
            </w:pPr>
          </w:p>
        </w:tc>
        <w:tc>
          <w:tcPr>
            <w:tcW w:w="1310" w:type="dxa"/>
            <w:tcBorders>
              <w:bottom w:val="double" w:sz="4" w:space="0" w:color="auto"/>
            </w:tcBorders>
          </w:tcPr>
          <w:p w14:paraId="2A6BA04A" w14:textId="77777777" w:rsidR="00B3201A" w:rsidRPr="00F8039F" w:rsidRDefault="00B3201A">
            <w:pPr>
              <w:tabs>
                <w:tab w:val="decimal" w:pos="1042"/>
              </w:tabs>
              <w:spacing w:line="240" w:lineRule="atLeast"/>
              <w:ind w:left="-92" w:right="-150"/>
              <w:rPr>
                <w:rFonts w:cs="Times New Roman"/>
                <w:b/>
                <w:bCs/>
                <w:szCs w:val="22"/>
              </w:rPr>
            </w:pPr>
            <w:r w:rsidRPr="00431C03">
              <w:rPr>
                <w:rFonts w:cs="Times New Roman"/>
                <w:b/>
                <w:bCs/>
                <w:szCs w:val="22"/>
              </w:rPr>
              <w:t>45,413,964</w:t>
            </w:r>
          </w:p>
        </w:tc>
        <w:tc>
          <w:tcPr>
            <w:tcW w:w="257" w:type="dxa"/>
          </w:tcPr>
          <w:p w14:paraId="7DF11358" w14:textId="77777777" w:rsidR="00B3201A" w:rsidRPr="00F8039F" w:rsidRDefault="00B3201A">
            <w:pPr>
              <w:tabs>
                <w:tab w:val="decimal" w:pos="1042"/>
              </w:tabs>
              <w:spacing w:line="240" w:lineRule="atLeast"/>
              <w:ind w:left="-92" w:right="-150"/>
              <w:rPr>
                <w:rFonts w:cs="Times New Roman"/>
                <w:b/>
                <w:bCs/>
                <w:szCs w:val="22"/>
                <w:rtl/>
                <w:cs/>
              </w:rPr>
            </w:pPr>
          </w:p>
        </w:tc>
        <w:tc>
          <w:tcPr>
            <w:tcW w:w="1310" w:type="dxa"/>
            <w:tcBorders>
              <w:bottom w:val="double" w:sz="4" w:space="0" w:color="auto"/>
            </w:tcBorders>
          </w:tcPr>
          <w:p w14:paraId="24800D5C" w14:textId="77777777" w:rsidR="00B3201A" w:rsidRPr="00F8039F" w:rsidRDefault="00B3201A">
            <w:pPr>
              <w:tabs>
                <w:tab w:val="decimal" w:pos="1042"/>
              </w:tabs>
              <w:spacing w:line="240" w:lineRule="atLeast"/>
              <w:ind w:left="-92" w:right="-150"/>
              <w:rPr>
                <w:rFonts w:cs="Times New Roman"/>
                <w:b/>
                <w:bCs/>
                <w:szCs w:val="22"/>
              </w:rPr>
            </w:pPr>
            <w:r w:rsidRPr="00431C03">
              <w:rPr>
                <w:rFonts w:cs="Times New Roman"/>
                <w:b/>
                <w:bCs/>
                <w:szCs w:val="22"/>
              </w:rPr>
              <w:t>7,7</w:t>
            </w:r>
            <w:r>
              <w:rPr>
                <w:rFonts w:cs="Times New Roman"/>
                <w:b/>
                <w:bCs/>
                <w:szCs w:val="22"/>
              </w:rPr>
              <w:t>72,415</w:t>
            </w:r>
          </w:p>
        </w:tc>
        <w:tc>
          <w:tcPr>
            <w:tcW w:w="243" w:type="dxa"/>
          </w:tcPr>
          <w:p w14:paraId="5F8D3599" w14:textId="77777777" w:rsidR="00B3201A" w:rsidRPr="00F8039F" w:rsidRDefault="00B3201A">
            <w:pPr>
              <w:tabs>
                <w:tab w:val="decimal" w:pos="1042"/>
              </w:tabs>
              <w:spacing w:line="240" w:lineRule="atLeast"/>
              <w:ind w:left="-92" w:right="-150"/>
              <w:rPr>
                <w:rFonts w:cs="Times New Roman"/>
                <w:b/>
                <w:bCs/>
                <w:szCs w:val="22"/>
                <w:rtl/>
                <w:cs/>
              </w:rPr>
            </w:pPr>
          </w:p>
        </w:tc>
        <w:tc>
          <w:tcPr>
            <w:tcW w:w="1301" w:type="dxa"/>
            <w:tcBorders>
              <w:bottom w:val="double" w:sz="4" w:space="0" w:color="auto"/>
            </w:tcBorders>
          </w:tcPr>
          <w:p w14:paraId="474E0ABE" w14:textId="77777777" w:rsidR="00B3201A" w:rsidRPr="00F8039F" w:rsidRDefault="00B3201A">
            <w:pPr>
              <w:tabs>
                <w:tab w:val="decimal" w:pos="1042"/>
              </w:tabs>
              <w:spacing w:line="240" w:lineRule="atLeast"/>
              <w:ind w:left="-92" w:right="-150"/>
              <w:rPr>
                <w:rFonts w:cs="Times New Roman"/>
                <w:b/>
                <w:bCs/>
                <w:szCs w:val="22"/>
              </w:rPr>
            </w:pPr>
            <w:r w:rsidRPr="00431C03">
              <w:rPr>
                <w:rFonts w:cs="Times New Roman"/>
                <w:b/>
                <w:bCs/>
                <w:szCs w:val="22"/>
              </w:rPr>
              <w:t>25,329,591</w:t>
            </w:r>
          </w:p>
        </w:tc>
      </w:tr>
    </w:tbl>
    <w:p w14:paraId="7BD81E96" w14:textId="77777777" w:rsidR="002D1C7D" w:rsidRPr="0012708E" w:rsidRDefault="002D1C7D" w:rsidP="002D1C7D">
      <w:pPr>
        <w:rPr>
          <w:rFonts w:cs="Times New Roman"/>
          <w:sz w:val="2"/>
          <w:szCs w:val="2"/>
          <w:lang w:bidi="th-TH"/>
        </w:rPr>
      </w:pPr>
    </w:p>
    <w:p w14:paraId="2D1A6352" w14:textId="77777777" w:rsidR="002D1C7D" w:rsidRPr="0012708E" w:rsidRDefault="002D1C7D" w:rsidP="002D1C7D">
      <w:pPr>
        <w:rPr>
          <w:rFonts w:cs="Times New Roman"/>
          <w:sz w:val="2"/>
          <w:szCs w:val="2"/>
          <w:lang w:bidi="th-TH"/>
        </w:rPr>
      </w:pPr>
    </w:p>
    <w:p w14:paraId="6860F9F5" w14:textId="77777777" w:rsidR="002D1C7D" w:rsidRPr="0012708E" w:rsidRDefault="002D1C7D" w:rsidP="002D1C7D">
      <w:pPr>
        <w:rPr>
          <w:rFonts w:cs="Times New Roman"/>
          <w:sz w:val="2"/>
          <w:szCs w:val="2"/>
          <w:lang w:bidi="th-TH"/>
        </w:rPr>
      </w:pPr>
    </w:p>
    <w:p w14:paraId="6B621C8B" w14:textId="77777777" w:rsidR="002D1C7D" w:rsidRPr="0012708E" w:rsidRDefault="002D1C7D" w:rsidP="002D1C7D">
      <w:pPr>
        <w:rPr>
          <w:rFonts w:cs="Times New Roman"/>
          <w:sz w:val="2"/>
          <w:szCs w:val="2"/>
          <w:lang w:bidi="th-TH"/>
        </w:rPr>
      </w:pPr>
    </w:p>
    <w:p w14:paraId="2DEDF9F5" w14:textId="77777777" w:rsidR="002D1C7D" w:rsidRPr="0012708E" w:rsidRDefault="002D1C7D" w:rsidP="002D1C7D">
      <w:pPr>
        <w:rPr>
          <w:rFonts w:cs="Times New Roman"/>
          <w:sz w:val="2"/>
          <w:szCs w:val="2"/>
          <w:lang w:bidi="th-TH"/>
        </w:rPr>
      </w:pPr>
    </w:p>
    <w:p w14:paraId="1F23A50C" w14:textId="77777777" w:rsidR="00753486" w:rsidRPr="0012708E" w:rsidRDefault="00753486" w:rsidP="00753486">
      <w:pPr>
        <w:ind w:firstLine="547"/>
        <w:jc w:val="both"/>
        <w:rPr>
          <w:rFonts w:cs="Times New Roman"/>
          <w:sz w:val="12"/>
          <w:szCs w:val="12"/>
          <w:vertAlign w:val="superscript"/>
        </w:rPr>
      </w:pPr>
    </w:p>
    <w:p w14:paraId="357F6FA3" w14:textId="77777777" w:rsidR="00753486" w:rsidRPr="0012708E" w:rsidRDefault="00753486" w:rsidP="00753486">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74EA957B" w14:textId="3D8B0862"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D9379C">
        <w:rPr>
          <w:rFonts w:cs="Times New Roman"/>
          <w:sz w:val="12"/>
          <w:szCs w:val="12"/>
        </w:rPr>
        <w:t>on of</w:t>
      </w:r>
      <w:r w:rsidRPr="0012708E">
        <w:rPr>
          <w:rFonts w:cs="Times New Roman"/>
          <w:sz w:val="12"/>
          <w:szCs w:val="12"/>
        </w:rPr>
        <w:t xml:space="preserve"> allowance for expected credit loss</w:t>
      </w:r>
    </w:p>
    <w:p w14:paraId="57A58F0F" w14:textId="056E168F" w:rsidR="00146FD2" w:rsidRPr="0012708E" w:rsidRDefault="00146FD2">
      <w:pPr>
        <w:rPr>
          <w:rFonts w:cs="Times New Roman"/>
        </w:rPr>
      </w:pPr>
    </w:p>
    <w:p w14:paraId="2C274340" w14:textId="77777777" w:rsidR="00F039F6" w:rsidRPr="0012708E" w:rsidRDefault="00F039F6" w:rsidP="0061423C">
      <w:pPr>
        <w:pStyle w:val="Heading1"/>
        <w:numPr>
          <w:ilvl w:val="0"/>
          <w:numId w:val="0"/>
        </w:numPr>
        <w:spacing w:before="0" w:after="0" w:line="240" w:lineRule="atLeast"/>
        <w:ind w:left="540" w:hanging="540"/>
        <w:rPr>
          <w:rFonts w:cs="Times New Roman"/>
          <w:i w:val="0"/>
          <w:iCs/>
          <w:szCs w:val="24"/>
        </w:rPr>
        <w:sectPr w:rsidR="00F039F6" w:rsidRPr="0012708E" w:rsidSect="009D7C55">
          <w:headerReference w:type="default" r:id="rId12"/>
          <w:footerReference w:type="default" r:id="rId13"/>
          <w:headerReference w:type="first" r:id="rId14"/>
          <w:footerReference w:type="first" r:id="rId15"/>
          <w:pgSz w:w="16840" w:h="11907" w:orient="landscape" w:code="9"/>
          <w:pgMar w:top="691" w:right="1152" w:bottom="576" w:left="1152" w:header="720" w:footer="720" w:gutter="0"/>
          <w:cols w:space="720"/>
          <w:titlePg/>
          <w:docGrid w:linePitch="299"/>
        </w:sectPr>
      </w:pPr>
    </w:p>
    <w:p w14:paraId="10AD31A0" w14:textId="3AB7C750" w:rsidR="007E22C4" w:rsidRPr="0012708E" w:rsidRDefault="00747809" w:rsidP="00D912E0">
      <w:pPr>
        <w:pStyle w:val="Heading1"/>
        <w:numPr>
          <w:ilvl w:val="0"/>
          <w:numId w:val="0"/>
        </w:numPr>
        <w:spacing w:before="0" w:after="0" w:line="240" w:lineRule="atLeast"/>
        <w:rPr>
          <w:rFonts w:cs="Times New Roman"/>
          <w:i w:val="0"/>
        </w:rPr>
      </w:pPr>
      <w:r>
        <w:rPr>
          <w:rFonts w:cs="Times New Roman"/>
          <w:i w:val="0"/>
        </w:rPr>
        <w:t>5</w:t>
      </w:r>
      <w:r w:rsidR="007E22C4" w:rsidRPr="0012708E">
        <w:rPr>
          <w:rFonts w:cs="Times New Roman"/>
          <w:i w:val="0"/>
          <w:rtl/>
          <w:cs/>
        </w:rPr>
        <w:tab/>
      </w:r>
      <w:r w:rsidR="007E22C4" w:rsidRPr="0012708E">
        <w:rPr>
          <w:rFonts w:cs="Times New Roman"/>
          <w:i w:val="0"/>
        </w:rPr>
        <w:t>Fair value of</w:t>
      </w:r>
      <w:r w:rsidR="00317B33" w:rsidRPr="0012708E">
        <w:rPr>
          <w:rFonts w:cs="Times New Roman"/>
          <w:i w:val="0"/>
        </w:rPr>
        <w:t xml:space="preserve"> financial</w:t>
      </w:r>
      <w:r w:rsidR="007E22C4" w:rsidRPr="0012708E">
        <w:rPr>
          <w:rFonts w:cs="Times New Roman"/>
          <w:i w:val="0"/>
        </w:rPr>
        <w:t xml:space="preserve"> assets and </w:t>
      </w:r>
      <w:r w:rsidR="00317B33" w:rsidRPr="0012708E">
        <w:rPr>
          <w:rFonts w:cs="Times New Roman"/>
          <w:i w:val="0"/>
        </w:rPr>
        <w:t xml:space="preserve">financial </w:t>
      </w:r>
      <w:r w:rsidR="007E22C4" w:rsidRPr="0012708E">
        <w:rPr>
          <w:rFonts w:cs="Times New Roman"/>
          <w:i w:val="0"/>
        </w:rPr>
        <w:t>liabilities</w:t>
      </w:r>
    </w:p>
    <w:p w14:paraId="5F5580F8" w14:textId="77777777" w:rsidR="007E22C4" w:rsidRPr="00BC2E62" w:rsidRDefault="007E22C4" w:rsidP="007E22C4">
      <w:pPr>
        <w:pStyle w:val="BodyText"/>
        <w:spacing w:after="0" w:line="240" w:lineRule="atLeast"/>
        <w:ind w:left="520"/>
        <w:jc w:val="both"/>
        <w:rPr>
          <w:rFonts w:cs="Times New Roman"/>
          <w:szCs w:val="22"/>
          <w:lang w:val="en-GB"/>
        </w:rPr>
      </w:pPr>
    </w:p>
    <w:p w14:paraId="6E418C9F" w14:textId="77777777" w:rsidR="007E22C4" w:rsidRPr="0012708E" w:rsidRDefault="007E22C4" w:rsidP="007E22C4">
      <w:pPr>
        <w:pStyle w:val="BodyText"/>
        <w:spacing w:after="0" w:line="240" w:lineRule="atLeast"/>
        <w:ind w:left="520"/>
        <w:jc w:val="both"/>
        <w:rPr>
          <w:rFonts w:cs="Times New Roman"/>
          <w:b/>
          <w:bCs/>
          <w:szCs w:val="22"/>
          <w:lang w:val="en-GB"/>
        </w:rPr>
      </w:pPr>
      <w:r w:rsidRPr="0012708E">
        <w:rPr>
          <w:rFonts w:cs="Times New Roman"/>
          <w:b/>
          <w:bCs/>
          <w:szCs w:val="22"/>
          <w:lang w:val="en-GB"/>
        </w:rPr>
        <w:t>Carrying amounts and fair values</w:t>
      </w:r>
    </w:p>
    <w:p w14:paraId="63BCAA7E" w14:textId="77777777" w:rsidR="007E22C4" w:rsidRPr="00BC2E62" w:rsidRDefault="007E22C4" w:rsidP="007E22C4">
      <w:pPr>
        <w:pStyle w:val="BodyText"/>
        <w:spacing w:after="0" w:line="240" w:lineRule="atLeast"/>
        <w:ind w:left="520"/>
        <w:jc w:val="both"/>
        <w:rPr>
          <w:rFonts w:cs="Times New Roman"/>
          <w:szCs w:val="22"/>
          <w:lang w:val="en-GB"/>
        </w:rPr>
      </w:pPr>
    </w:p>
    <w:p w14:paraId="57E591FE" w14:textId="499271D0" w:rsidR="007E22C4" w:rsidRDefault="007E22C4" w:rsidP="007E22C4">
      <w:pPr>
        <w:pStyle w:val="BodyText"/>
        <w:spacing w:after="0" w:line="240" w:lineRule="atLeast"/>
        <w:ind w:left="520"/>
        <w:jc w:val="both"/>
        <w:rPr>
          <w:rFonts w:cs="Times New Roman"/>
          <w:szCs w:val="22"/>
          <w:lang w:val="en-GB"/>
        </w:rPr>
      </w:pPr>
      <w:r w:rsidRPr="0012708E">
        <w:rPr>
          <w:rFonts w:cs="Times New Roman"/>
          <w:szCs w:val="22"/>
          <w:lang w:val="en-GB"/>
        </w:rPr>
        <w:t>The following table shows the carrying amounts and fair values of financial assets and financial liabilities, including their levels in the hierarchy</w:t>
      </w:r>
      <w:r w:rsidR="002D5422">
        <w:rPr>
          <w:rFonts w:cs="Times New Roman"/>
          <w:szCs w:val="22"/>
          <w:lang w:val="en-GB"/>
        </w:rPr>
        <w:t>, but</w:t>
      </w:r>
      <w:r w:rsidRPr="0012708E">
        <w:rPr>
          <w:rFonts w:cs="Times New Roman"/>
          <w:szCs w:val="22"/>
          <w:lang w:val="en-GB"/>
        </w:rPr>
        <w:t xml:space="preserve"> does not include fair value information for financial assets and financial liabilities measured at amortised cost if the carrying amount is a reasonable approximation of fair value.</w:t>
      </w:r>
    </w:p>
    <w:p w14:paraId="229C7269" w14:textId="77777777" w:rsidR="00211DB8" w:rsidRPr="0012708E" w:rsidRDefault="00211DB8" w:rsidP="007E22C4">
      <w:pPr>
        <w:pStyle w:val="BodyText"/>
        <w:spacing w:after="0" w:line="240" w:lineRule="atLeast"/>
        <w:ind w:left="520"/>
        <w:jc w:val="both"/>
        <w:rPr>
          <w:rFonts w:cs="Times New Roman"/>
          <w:szCs w:val="22"/>
          <w:lang w:val="en-GB"/>
        </w:rPr>
      </w:pPr>
    </w:p>
    <w:tbl>
      <w:tblPr>
        <w:tblW w:w="15030" w:type="dxa"/>
        <w:tblLayout w:type="fixed"/>
        <w:tblLook w:val="0000" w:firstRow="0" w:lastRow="0" w:firstColumn="0" w:lastColumn="0" w:noHBand="0" w:noVBand="0"/>
      </w:tblPr>
      <w:tblGrid>
        <w:gridCol w:w="2880"/>
        <w:gridCol w:w="450"/>
        <w:gridCol w:w="1080"/>
        <w:gridCol w:w="236"/>
        <w:gridCol w:w="1024"/>
        <w:gridCol w:w="270"/>
        <w:gridCol w:w="990"/>
        <w:gridCol w:w="236"/>
        <w:gridCol w:w="1114"/>
        <w:gridCol w:w="236"/>
        <w:gridCol w:w="1114"/>
        <w:gridCol w:w="270"/>
        <w:gridCol w:w="1080"/>
        <w:gridCol w:w="236"/>
        <w:gridCol w:w="1114"/>
        <w:gridCol w:w="270"/>
        <w:gridCol w:w="1080"/>
        <w:gridCol w:w="236"/>
        <w:gridCol w:w="7"/>
        <w:gridCol w:w="1107"/>
      </w:tblGrid>
      <w:tr w:rsidR="00F77D24" w:rsidRPr="00AB5DFA" w14:paraId="2EAD4848" w14:textId="77777777">
        <w:trPr>
          <w:cantSplit/>
        </w:trPr>
        <w:tc>
          <w:tcPr>
            <w:tcW w:w="2880" w:type="dxa"/>
          </w:tcPr>
          <w:p w14:paraId="17365413" w14:textId="77777777" w:rsidR="00F77D24" w:rsidRPr="00BD0CED" w:rsidRDefault="00F77D24" w:rsidP="00080F43">
            <w:pPr>
              <w:tabs>
                <w:tab w:val="left" w:pos="360"/>
              </w:tabs>
              <w:spacing w:line="220" w:lineRule="exact"/>
              <w:ind w:left="-18" w:right="-270"/>
              <w:rPr>
                <w:rFonts w:cs="Times New Roman"/>
                <w:sz w:val="18"/>
                <w:szCs w:val="18"/>
                <w:lang w:bidi="th-TH"/>
              </w:rPr>
            </w:pPr>
          </w:p>
        </w:tc>
        <w:tc>
          <w:tcPr>
            <w:tcW w:w="450" w:type="dxa"/>
          </w:tcPr>
          <w:p w14:paraId="1A4428E2" w14:textId="77777777" w:rsidR="00F77D24" w:rsidRPr="00BD0CED" w:rsidRDefault="00F77D24" w:rsidP="00080F43">
            <w:pPr>
              <w:spacing w:line="220" w:lineRule="exact"/>
              <w:ind w:left="-200" w:right="-274"/>
              <w:jc w:val="center"/>
              <w:rPr>
                <w:rFonts w:cs="Times New Roman"/>
                <w:b/>
                <w:bCs/>
                <w:i/>
                <w:iCs/>
                <w:sz w:val="18"/>
                <w:szCs w:val="18"/>
                <w:cs/>
                <w:lang w:bidi="th-TH"/>
              </w:rPr>
            </w:pPr>
          </w:p>
        </w:tc>
        <w:tc>
          <w:tcPr>
            <w:tcW w:w="11700" w:type="dxa"/>
            <w:gridSpan w:val="18"/>
          </w:tcPr>
          <w:p w14:paraId="43E1209F" w14:textId="5773E68B" w:rsidR="00F77D24" w:rsidRPr="00BD0CED" w:rsidRDefault="00F77D24" w:rsidP="00080F43">
            <w:pPr>
              <w:spacing w:line="220" w:lineRule="exact"/>
              <w:ind w:left="-18" w:right="-270"/>
              <w:jc w:val="center"/>
              <w:rPr>
                <w:rFonts w:cs="Times New Roman"/>
                <w:sz w:val="18"/>
                <w:szCs w:val="18"/>
                <w:cs/>
                <w:lang w:bidi="th-TH"/>
              </w:rPr>
            </w:pPr>
            <w:r w:rsidRPr="00BD0CED">
              <w:rPr>
                <w:rFonts w:cs="Times New Roman"/>
                <w:b/>
                <w:bCs/>
                <w:sz w:val="18"/>
                <w:szCs w:val="18"/>
                <w:lang w:bidi="th-TH"/>
              </w:rPr>
              <w:t>Consolidated</w:t>
            </w:r>
          </w:p>
        </w:tc>
      </w:tr>
      <w:tr w:rsidR="00F77D24" w:rsidRPr="00AB5DFA" w14:paraId="700D7151" w14:textId="77777777">
        <w:trPr>
          <w:cantSplit/>
        </w:trPr>
        <w:tc>
          <w:tcPr>
            <w:tcW w:w="2880" w:type="dxa"/>
          </w:tcPr>
          <w:p w14:paraId="48BAC7CD" w14:textId="77777777" w:rsidR="00F77D24" w:rsidRPr="00BD0CED" w:rsidRDefault="00F77D24" w:rsidP="00080F43">
            <w:pPr>
              <w:tabs>
                <w:tab w:val="left" w:pos="360"/>
              </w:tabs>
              <w:spacing w:line="220" w:lineRule="exact"/>
              <w:ind w:left="-18" w:right="-270"/>
              <w:rPr>
                <w:rFonts w:cs="Times New Roman"/>
                <w:sz w:val="18"/>
                <w:szCs w:val="18"/>
                <w:cs/>
                <w:lang w:bidi="th-TH"/>
              </w:rPr>
            </w:pPr>
          </w:p>
        </w:tc>
        <w:tc>
          <w:tcPr>
            <w:tcW w:w="450" w:type="dxa"/>
          </w:tcPr>
          <w:p w14:paraId="408FCE8D" w14:textId="77777777" w:rsidR="00F77D24" w:rsidRPr="00BD0CED" w:rsidRDefault="00F77D24" w:rsidP="00080F43">
            <w:pPr>
              <w:spacing w:line="220" w:lineRule="exact"/>
              <w:ind w:left="-200" w:right="-274"/>
              <w:jc w:val="center"/>
              <w:rPr>
                <w:rFonts w:cs="Times New Roman"/>
                <w:i/>
                <w:iCs/>
                <w:sz w:val="18"/>
                <w:szCs w:val="18"/>
              </w:rPr>
            </w:pPr>
          </w:p>
        </w:tc>
        <w:tc>
          <w:tcPr>
            <w:tcW w:w="6300" w:type="dxa"/>
            <w:gridSpan w:val="9"/>
          </w:tcPr>
          <w:p w14:paraId="67F3D136" w14:textId="63EDD3AD" w:rsidR="00F77D24" w:rsidRPr="00BD0CED" w:rsidRDefault="00F77D24" w:rsidP="00080F43">
            <w:pPr>
              <w:spacing w:line="220" w:lineRule="exact"/>
              <w:ind w:left="-117" w:right="-90"/>
              <w:jc w:val="center"/>
              <w:rPr>
                <w:rFonts w:cs="Times New Roman"/>
                <w:sz w:val="18"/>
                <w:szCs w:val="18"/>
              </w:rPr>
            </w:pPr>
            <w:r w:rsidRPr="00BD0CED">
              <w:rPr>
                <w:rFonts w:cs="Times New Roman"/>
                <w:sz w:val="18"/>
                <w:szCs w:val="18"/>
              </w:rPr>
              <w:t>Carrying amount</w:t>
            </w:r>
          </w:p>
        </w:tc>
        <w:tc>
          <w:tcPr>
            <w:tcW w:w="270" w:type="dxa"/>
          </w:tcPr>
          <w:p w14:paraId="0FADE43B" w14:textId="77777777" w:rsidR="00F77D24" w:rsidRPr="00BD0CED" w:rsidRDefault="00F77D24" w:rsidP="00080F43">
            <w:pPr>
              <w:spacing w:line="220" w:lineRule="exact"/>
              <w:ind w:left="-117" w:right="-90"/>
              <w:jc w:val="center"/>
              <w:rPr>
                <w:rFonts w:cs="Times New Roman"/>
                <w:sz w:val="18"/>
                <w:szCs w:val="18"/>
              </w:rPr>
            </w:pPr>
          </w:p>
        </w:tc>
        <w:tc>
          <w:tcPr>
            <w:tcW w:w="5130" w:type="dxa"/>
            <w:gridSpan w:val="8"/>
            <w:tcBorders>
              <w:bottom w:val="single" w:sz="4" w:space="0" w:color="auto"/>
            </w:tcBorders>
            <w:vAlign w:val="bottom"/>
          </w:tcPr>
          <w:p w14:paraId="1D195638" w14:textId="77777777" w:rsidR="00F77D24" w:rsidRPr="00BD0CED" w:rsidRDefault="00F77D24" w:rsidP="00080F43">
            <w:pPr>
              <w:spacing w:line="220" w:lineRule="exact"/>
              <w:ind w:left="-117" w:right="-90"/>
              <w:jc w:val="center"/>
              <w:rPr>
                <w:rFonts w:cs="Times New Roman"/>
                <w:sz w:val="18"/>
                <w:szCs w:val="18"/>
              </w:rPr>
            </w:pPr>
            <w:r w:rsidRPr="00BD0CED">
              <w:rPr>
                <w:rFonts w:cs="Times New Roman"/>
                <w:sz w:val="18"/>
                <w:szCs w:val="18"/>
              </w:rPr>
              <w:t>Fair value</w:t>
            </w:r>
          </w:p>
        </w:tc>
      </w:tr>
      <w:tr w:rsidR="00BD0CED" w:rsidRPr="00AB5DFA" w14:paraId="29E1CE16" w14:textId="77777777" w:rsidTr="00F77D24">
        <w:trPr>
          <w:cantSplit/>
        </w:trPr>
        <w:tc>
          <w:tcPr>
            <w:tcW w:w="2880" w:type="dxa"/>
          </w:tcPr>
          <w:p w14:paraId="4EC11B7F" w14:textId="77777777" w:rsidR="00BD0CED" w:rsidRPr="00BD0CED" w:rsidRDefault="00BD0CED" w:rsidP="00080F43">
            <w:pPr>
              <w:tabs>
                <w:tab w:val="left" w:pos="360"/>
              </w:tabs>
              <w:spacing w:line="220" w:lineRule="exact"/>
              <w:ind w:left="-18" w:right="-270"/>
              <w:rPr>
                <w:rFonts w:cs="Times New Roman"/>
                <w:sz w:val="18"/>
                <w:szCs w:val="18"/>
                <w:cs/>
                <w:lang w:bidi="th-TH"/>
              </w:rPr>
            </w:pPr>
          </w:p>
        </w:tc>
        <w:tc>
          <w:tcPr>
            <w:tcW w:w="450" w:type="dxa"/>
          </w:tcPr>
          <w:p w14:paraId="6148C6B4" w14:textId="77777777" w:rsidR="00BD0CED" w:rsidRPr="00BD0CED" w:rsidRDefault="00BD0CED" w:rsidP="00080F43">
            <w:pPr>
              <w:spacing w:line="220" w:lineRule="exact"/>
              <w:ind w:left="-200" w:right="-274"/>
              <w:jc w:val="center"/>
              <w:rPr>
                <w:rFonts w:cs="Times New Roman"/>
                <w:i/>
                <w:iCs/>
                <w:sz w:val="18"/>
                <w:szCs w:val="18"/>
              </w:rPr>
            </w:pPr>
          </w:p>
        </w:tc>
        <w:tc>
          <w:tcPr>
            <w:tcW w:w="1080" w:type="dxa"/>
            <w:tcBorders>
              <w:top w:val="single" w:sz="4" w:space="0" w:color="auto"/>
            </w:tcBorders>
            <w:vAlign w:val="bottom"/>
          </w:tcPr>
          <w:p w14:paraId="3FFBD2FD" w14:textId="77777777" w:rsidR="00BD0CED" w:rsidRPr="00BD0CED" w:rsidRDefault="00BD0CED" w:rsidP="00080F43">
            <w:pPr>
              <w:spacing w:line="220" w:lineRule="exact"/>
              <w:ind w:left="-117" w:right="-108"/>
              <w:jc w:val="center"/>
              <w:rPr>
                <w:rFonts w:cs="Times New Roman"/>
                <w:sz w:val="18"/>
                <w:szCs w:val="18"/>
                <w:lang w:val="en-US" w:bidi="th-TH"/>
              </w:rPr>
            </w:pPr>
            <w:r w:rsidRPr="00BD0CED">
              <w:rPr>
                <w:rFonts w:cs="Times New Roman"/>
                <w:sz w:val="18"/>
                <w:szCs w:val="18"/>
                <w:lang w:val="en-US" w:bidi="th-TH"/>
              </w:rPr>
              <w:t>Hedging</w:t>
            </w:r>
          </w:p>
        </w:tc>
        <w:tc>
          <w:tcPr>
            <w:tcW w:w="236" w:type="dxa"/>
            <w:tcBorders>
              <w:top w:val="single" w:sz="4" w:space="0" w:color="auto"/>
            </w:tcBorders>
          </w:tcPr>
          <w:p w14:paraId="3ADA0775" w14:textId="77777777" w:rsidR="00BD0CED" w:rsidRPr="00BD0CED" w:rsidRDefault="00BD0CED" w:rsidP="00080F43">
            <w:pPr>
              <w:spacing w:line="220" w:lineRule="exact"/>
              <w:ind w:left="-117" w:right="-90"/>
              <w:jc w:val="center"/>
              <w:rPr>
                <w:rFonts w:cs="Times New Roman"/>
                <w:sz w:val="18"/>
                <w:szCs w:val="18"/>
              </w:rPr>
            </w:pPr>
          </w:p>
        </w:tc>
        <w:tc>
          <w:tcPr>
            <w:tcW w:w="1024" w:type="dxa"/>
            <w:tcBorders>
              <w:top w:val="single" w:sz="4" w:space="0" w:color="auto"/>
            </w:tcBorders>
          </w:tcPr>
          <w:p w14:paraId="0D535B4F" w14:textId="77777777" w:rsidR="00BD0CED" w:rsidRPr="00BD0CED" w:rsidRDefault="00BD0CED" w:rsidP="00080F43">
            <w:pPr>
              <w:spacing w:line="220" w:lineRule="exact"/>
              <w:ind w:left="-117" w:right="-90"/>
              <w:jc w:val="center"/>
              <w:rPr>
                <w:rFonts w:cs="Times New Roman"/>
                <w:sz w:val="18"/>
                <w:szCs w:val="18"/>
              </w:rPr>
            </w:pPr>
          </w:p>
        </w:tc>
        <w:tc>
          <w:tcPr>
            <w:tcW w:w="270" w:type="dxa"/>
            <w:tcBorders>
              <w:top w:val="single" w:sz="4" w:space="0" w:color="auto"/>
            </w:tcBorders>
          </w:tcPr>
          <w:p w14:paraId="3DE1CC49" w14:textId="77777777" w:rsidR="00BD0CED" w:rsidRPr="00BD0CED" w:rsidRDefault="00BD0CED" w:rsidP="00080F43">
            <w:pPr>
              <w:spacing w:line="220" w:lineRule="exact"/>
              <w:ind w:left="-117" w:right="-90"/>
              <w:jc w:val="center"/>
              <w:rPr>
                <w:rFonts w:cs="Times New Roman"/>
                <w:sz w:val="18"/>
                <w:szCs w:val="18"/>
              </w:rPr>
            </w:pPr>
          </w:p>
        </w:tc>
        <w:tc>
          <w:tcPr>
            <w:tcW w:w="990" w:type="dxa"/>
            <w:tcBorders>
              <w:top w:val="single" w:sz="4" w:space="0" w:color="auto"/>
            </w:tcBorders>
          </w:tcPr>
          <w:p w14:paraId="595CDB49" w14:textId="1B163451" w:rsidR="00BD0CED" w:rsidRPr="00BD0CED" w:rsidRDefault="00BD0CED" w:rsidP="00080F43">
            <w:pPr>
              <w:spacing w:line="220" w:lineRule="exact"/>
              <w:ind w:left="-117" w:right="-90"/>
              <w:jc w:val="center"/>
              <w:rPr>
                <w:rFonts w:cs="Times New Roman"/>
                <w:sz w:val="18"/>
                <w:szCs w:val="18"/>
              </w:rPr>
            </w:pPr>
          </w:p>
        </w:tc>
        <w:tc>
          <w:tcPr>
            <w:tcW w:w="236" w:type="dxa"/>
            <w:tcBorders>
              <w:top w:val="single" w:sz="4" w:space="0" w:color="auto"/>
            </w:tcBorders>
          </w:tcPr>
          <w:p w14:paraId="5A5559CF" w14:textId="77777777" w:rsidR="00BD0CED" w:rsidRPr="00BD0CED" w:rsidRDefault="00BD0CED" w:rsidP="00080F43">
            <w:pPr>
              <w:spacing w:line="220" w:lineRule="exact"/>
              <w:ind w:left="-117" w:right="-90"/>
              <w:jc w:val="center"/>
              <w:rPr>
                <w:rFonts w:cs="Times New Roman"/>
                <w:sz w:val="18"/>
                <w:szCs w:val="18"/>
              </w:rPr>
            </w:pPr>
          </w:p>
        </w:tc>
        <w:tc>
          <w:tcPr>
            <w:tcW w:w="1114" w:type="dxa"/>
            <w:tcBorders>
              <w:top w:val="single" w:sz="4" w:space="0" w:color="auto"/>
            </w:tcBorders>
            <w:vAlign w:val="bottom"/>
          </w:tcPr>
          <w:p w14:paraId="17632F52"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Amortised</w:t>
            </w:r>
          </w:p>
        </w:tc>
        <w:tc>
          <w:tcPr>
            <w:tcW w:w="236" w:type="dxa"/>
            <w:tcBorders>
              <w:top w:val="single" w:sz="4" w:space="0" w:color="auto"/>
            </w:tcBorders>
          </w:tcPr>
          <w:p w14:paraId="531B1D74" w14:textId="77777777" w:rsidR="00BD0CED" w:rsidRPr="00BD0CED" w:rsidRDefault="00BD0CED" w:rsidP="00080F43">
            <w:pPr>
              <w:spacing w:line="220" w:lineRule="exact"/>
              <w:ind w:left="-117" w:right="-90"/>
              <w:jc w:val="center"/>
              <w:rPr>
                <w:rFonts w:cs="Times New Roman"/>
                <w:sz w:val="18"/>
                <w:szCs w:val="18"/>
              </w:rPr>
            </w:pPr>
          </w:p>
        </w:tc>
        <w:tc>
          <w:tcPr>
            <w:tcW w:w="1114" w:type="dxa"/>
            <w:tcBorders>
              <w:top w:val="single" w:sz="4" w:space="0" w:color="auto"/>
            </w:tcBorders>
            <w:vAlign w:val="bottom"/>
          </w:tcPr>
          <w:p w14:paraId="5245BB9D" w14:textId="77777777" w:rsidR="00BD0CED" w:rsidRPr="00BD0CED" w:rsidRDefault="00BD0CED" w:rsidP="00080F43">
            <w:pPr>
              <w:spacing w:line="220" w:lineRule="exact"/>
              <w:ind w:left="-117" w:right="-90"/>
              <w:jc w:val="center"/>
              <w:rPr>
                <w:rFonts w:cs="Times New Roman"/>
                <w:sz w:val="18"/>
                <w:szCs w:val="18"/>
              </w:rPr>
            </w:pPr>
          </w:p>
        </w:tc>
        <w:tc>
          <w:tcPr>
            <w:tcW w:w="270" w:type="dxa"/>
          </w:tcPr>
          <w:p w14:paraId="583B5305" w14:textId="77777777" w:rsidR="00BD0CED" w:rsidRPr="00BD0CED" w:rsidRDefault="00BD0CED" w:rsidP="00080F43">
            <w:pPr>
              <w:spacing w:line="220" w:lineRule="exact"/>
              <w:ind w:left="-117" w:right="-90"/>
              <w:jc w:val="center"/>
              <w:rPr>
                <w:rFonts w:cs="Times New Roman"/>
                <w:sz w:val="18"/>
                <w:szCs w:val="18"/>
              </w:rPr>
            </w:pPr>
          </w:p>
        </w:tc>
        <w:tc>
          <w:tcPr>
            <w:tcW w:w="1080" w:type="dxa"/>
            <w:tcBorders>
              <w:top w:val="single" w:sz="4" w:space="0" w:color="auto"/>
            </w:tcBorders>
            <w:vAlign w:val="bottom"/>
          </w:tcPr>
          <w:p w14:paraId="76ECD09D" w14:textId="77777777" w:rsidR="00BD0CED" w:rsidRPr="00BD0CED" w:rsidRDefault="00BD0CED" w:rsidP="00080F43">
            <w:pPr>
              <w:spacing w:line="220" w:lineRule="exact"/>
              <w:ind w:left="-117" w:right="-90"/>
              <w:jc w:val="center"/>
              <w:rPr>
                <w:rFonts w:cs="Times New Roman"/>
                <w:sz w:val="18"/>
                <w:szCs w:val="18"/>
              </w:rPr>
            </w:pPr>
          </w:p>
        </w:tc>
        <w:tc>
          <w:tcPr>
            <w:tcW w:w="236" w:type="dxa"/>
            <w:tcBorders>
              <w:top w:val="single" w:sz="4" w:space="0" w:color="auto"/>
            </w:tcBorders>
          </w:tcPr>
          <w:p w14:paraId="760C0327" w14:textId="77777777" w:rsidR="00BD0CED" w:rsidRPr="00BD0CED" w:rsidRDefault="00BD0CED" w:rsidP="00080F43">
            <w:pPr>
              <w:spacing w:line="220" w:lineRule="exact"/>
              <w:ind w:left="-117" w:right="-90"/>
              <w:jc w:val="center"/>
              <w:rPr>
                <w:rFonts w:cs="Times New Roman"/>
                <w:sz w:val="18"/>
                <w:szCs w:val="18"/>
              </w:rPr>
            </w:pPr>
          </w:p>
        </w:tc>
        <w:tc>
          <w:tcPr>
            <w:tcW w:w="1114" w:type="dxa"/>
            <w:tcBorders>
              <w:top w:val="single" w:sz="4" w:space="0" w:color="auto"/>
            </w:tcBorders>
          </w:tcPr>
          <w:p w14:paraId="45E1F391" w14:textId="77777777" w:rsidR="00BD0CED" w:rsidRPr="00BD0CED" w:rsidRDefault="00BD0CED" w:rsidP="00080F43">
            <w:pPr>
              <w:spacing w:line="220" w:lineRule="exact"/>
              <w:ind w:left="-117" w:right="-90"/>
              <w:jc w:val="center"/>
              <w:rPr>
                <w:rFonts w:cs="Times New Roman"/>
                <w:sz w:val="18"/>
                <w:szCs w:val="18"/>
              </w:rPr>
            </w:pPr>
          </w:p>
        </w:tc>
        <w:tc>
          <w:tcPr>
            <w:tcW w:w="270" w:type="dxa"/>
            <w:tcBorders>
              <w:top w:val="single" w:sz="4" w:space="0" w:color="auto"/>
            </w:tcBorders>
          </w:tcPr>
          <w:p w14:paraId="0849DA05" w14:textId="77777777" w:rsidR="00BD0CED" w:rsidRPr="00BD0CED" w:rsidRDefault="00BD0CED" w:rsidP="00080F43">
            <w:pPr>
              <w:spacing w:line="220" w:lineRule="exact"/>
              <w:ind w:left="-117" w:right="-90"/>
              <w:jc w:val="center"/>
              <w:rPr>
                <w:rFonts w:cs="Times New Roman"/>
                <w:sz w:val="18"/>
                <w:szCs w:val="18"/>
              </w:rPr>
            </w:pPr>
          </w:p>
        </w:tc>
        <w:tc>
          <w:tcPr>
            <w:tcW w:w="1080" w:type="dxa"/>
            <w:tcBorders>
              <w:top w:val="single" w:sz="4" w:space="0" w:color="auto"/>
            </w:tcBorders>
          </w:tcPr>
          <w:p w14:paraId="143DAB37" w14:textId="77777777" w:rsidR="00BD0CED" w:rsidRPr="00BD0CED" w:rsidRDefault="00BD0CED" w:rsidP="00080F43">
            <w:pPr>
              <w:spacing w:line="220" w:lineRule="exact"/>
              <w:ind w:left="-117" w:right="-90"/>
              <w:jc w:val="center"/>
              <w:rPr>
                <w:rFonts w:cs="Times New Roman"/>
                <w:sz w:val="18"/>
                <w:szCs w:val="18"/>
              </w:rPr>
            </w:pPr>
          </w:p>
        </w:tc>
        <w:tc>
          <w:tcPr>
            <w:tcW w:w="243" w:type="dxa"/>
            <w:gridSpan w:val="2"/>
            <w:tcBorders>
              <w:top w:val="single" w:sz="4" w:space="0" w:color="auto"/>
            </w:tcBorders>
          </w:tcPr>
          <w:p w14:paraId="1CDE15B4" w14:textId="77777777" w:rsidR="00BD0CED" w:rsidRPr="00BD0CED" w:rsidRDefault="00BD0CED" w:rsidP="00080F43">
            <w:pPr>
              <w:spacing w:line="220" w:lineRule="exact"/>
              <w:ind w:left="-117" w:right="-90"/>
              <w:jc w:val="center"/>
              <w:rPr>
                <w:rFonts w:cs="Times New Roman"/>
                <w:sz w:val="18"/>
                <w:szCs w:val="18"/>
              </w:rPr>
            </w:pPr>
          </w:p>
        </w:tc>
        <w:tc>
          <w:tcPr>
            <w:tcW w:w="1107" w:type="dxa"/>
            <w:tcBorders>
              <w:top w:val="single" w:sz="4" w:space="0" w:color="auto"/>
            </w:tcBorders>
          </w:tcPr>
          <w:p w14:paraId="0EF36120" w14:textId="77777777" w:rsidR="00BD0CED" w:rsidRPr="00BD0CED" w:rsidRDefault="00BD0CED" w:rsidP="00F77D24">
            <w:pPr>
              <w:spacing w:line="220" w:lineRule="exact"/>
              <w:ind w:left="-117" w:right="-90"/>
              <w:jc w:val="center"/>
              <w:rPr>
                <w:rFonts w:cs="Times New Roman"/>
                <w:sz w:val="18"/>
                <w:szCs w:val="18"/>
              </w:rPr>
            </w:pPr>
          </w:p>
        </w:tc>
      </w:tr>
      <w:tr w:rsidR="00BD0CED" w:rsidRPr="00AB5DFA" w14:paraId="053F80A0" w14:textId="77777777" w:rsidTr="00F77D24">
        <w:trPr>
          <w:cantSplit/>
        </w:trPr>
        <w:tc>
          <w:tcPr>
            <w:tcW w:w="2880" w:type="dxa"/>
          </w:tcPr>
          <w:p w14:paraId="56ABE414" w14:textId="77777777" w:rsidR="00BD0CED" w:rsidRPr="00BD0CED" w:rsidRDefault="00BD0CED" w:rsidP="00080F43">
            <w:pPr>
              <w:tabs>
                <w:tab w:val="left" w:pos="250"/>
              </w:tabs>
              <w:spacing w:line="220" w:lineRule="exact"/>
              <w:ind w:left="-18" w:right="-270"/>
              <w:rPr>
                <w:rFonts w:cs="Times New Roman"/>
                <w:b/>
                <w:bCs/>
                <w:sz w:val="18"/>
                <w:szCs w:val="18"/>
                <w:cs/>
                <w:lang w:bidi="th-TH"/>
              </w:rPr>
            </w:pPr>
          </w:p>
        </w:tc>
        <w:tc>
          <w:tcPr>
            <w:tcW w:w="450" w:type="dxa"/>
          </w:tcPr>
          <w:p w14:paraId="1B59B50D" w14:textId="77777777" w:rsidR="00BD0CED" w:rsidRPr="00BD0CED" w:rsidRDefault="00BD0CED" w:rsidP="00F77D24">
            <w:pPr>
              <w:spacing w:line="220" w:lineRule="exact"/>
              <w:ind w:left="-472" w:right="-462"/>
              <w:jc w:val="center"/>
              <w:rPr>
                <w:rFonts w:cs="Times New Roman"/>
                <w:i/>
                <w:iCs/>
                <w:sz w:val="18"/>
                <w:szCs w:val="18"/>
              </w:rPr>
            </w:pPr>
            <w:r w:rsidRPr="00BD0CED">
              <w:rPr>
                <w:rFonts w:cs="Times New Roman"/>
                <w:i/>
                <w:iCs/>
                <w:sz w:val="18"/>
                <w:szCs w:val="18"/>
              </w:rPr>
              <w:t>Note</w:t>
            </w:r>
          </w:p>
        </w:tc>
        <w:tc>
          <w:tcPr>
            <w:tcW w:w="1080" w:type="dxa"/>
            <w:vAlign w:val="bottom"/>
          </w:tcPr>
          <w:p w14:paraId="5B8368C5" w14:textId="77777777" w:rsidR="00BD0CED" w:rsidRPr="00BD0CED" w:rsidRDefault="00BD0CED" w:rsidP="00080F43">
            <w:pPr>
              <w:spacing w:line="220" w:lineRule="exact"/>
              <w:ind w:left="-117" w:right="-108"/>
              <w:jc w:val="center"/>
              <w:rPr>
                <w:rFonts w:cs="Times New Roman"/>
                <w:sz w:val="18"/>
                <w:szCs w:val="18"/>
                <w:lang w:val="en-US"/>
              </w:rPr>
            </w:pPr>
            <w:r w:rsidRPr="00BD0CED">
              <w:rPr>
                <w:rFonts w:cs="Times New Roman"/>
                <w:sz w:val="18"/>
                <w:szCs w:val="18"/>
              </w:rPr>
              <w:t>instruments</w:t>
            </w:r>
          </w:p>
        </w:tc>
        <w:tc>
          <w:tcPr>
            <w:tcW w:w="236" w:type="dxa"/>
          </w:tcPr>
          <w:p w14:paraId="5B573E7B" w14:textId="77777777" w:rsidR="00BD0CED" w:rsidRPr="00BD0CED" w:rsidRDefault="00BD0CED" w:rsidP="00080F43">
            <w:pPr>
              <w:spacing w:line="220" w:lineRule="exact"/>
              <w:ind w:left="-117" w:right="-90"/>
              <w:jc w:val="center"/>
              <w:rPr>
                <w:rFonts w:cs="Times New Roman"/>
                <w:sz w:val="18"/>
                <w:szCs w:val="18"/>
              </w:rPr>
            </w:pPr>
          </w:p>
        </w:tc>
        <w:tc>
          <w:tcPr>
            <w:tcW w:w="1024" w:type="dxa"/>
          </w:tcPr>
          <w:p w14:paraId="7CADE9EE" w14:textId="1E6A8101"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FVTPL</w:t>
            </w:r>
          </w:p>
        </w:tc>
        <w:tc>
          <w:tcPr>
            <w:tcW w:w="270" w:type="dxa"/>
          </w:tcPr>
          <w:p w14:paraId="71F403E4" w14:textId="77777777" w:rsidR="00BD0CED" w:rsidRPr="00BD0CED" w:rsidRDefault="00BD0CED" w:rsidP="00080F43">
            <w:pPr>
              <w:spacing w:line="220" w:lineRule="exact"/>
              <w:ind w:left="-117" w:right="-90"/>
              <w:jc w:val="center"/>
              <w:rPr>
                <w:rFonts w:cs="Times New Roman"/>
                <w:sz w:val="18"/>
                <w:szCs w:val="18"/>
              </w:rPr>
            </w:pPr>
          </w:p>
        </w:tc>
        <w:tc>
          <w:tcPr>
            <w:tcW w:w="990" w:type="dxa"/>
          </w:tcPr>
          <w:p w14:paraId="3D04EA9F" w14:textId="4328092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FVOCI</w:t>
            </w:r>
          </w:p>
        </w:tc>
        <w:tc>
          <w:tcPr>
            <w:tcW w:w="236" w:type="dxa"/>
          </w:tcPr>
          <w:p w14:paraId="00A9ABDC" w14:textId="77777777" w:rsidR="00BD0CED" w:rsidRPr="00BD0CED" w:rsidRDefault="00BD0CED" w:rsidP="00080F43">
            <w:pPr>
              <w:spacing w:line="220" w:lineRule="exact"/>
              <w:ind w:left="-117" w:right="-90"/>
              <w:jc w:val="center"/>
              <w:rPr>
                <w:rFonts w:cs="Times New Roman"/>
                <w:sz w:val="18"/>
                <w:szCs w:val="18"/>
              </w:rPr>
            </w:pPr>
          </w:p>
        </w:tc>
        <w:tc>
          <w:tcPr>
            <w:tcW w:w="1114" w:type="dxa"/>
            <w:vAlign w:val="bottom"/>
          </w:tcPr>
          <w:p w14:paraId="0832BF16"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lang w:bidi="th-TH"/>
              </w:rPr>
              <w:t>cost</w:t>
            </w:r>
          </w:p>
        </w:tc>
        <w:tc>
          <w:tcPr>
            <w:tcW w:w="236" w:type="dxa"/>
          </w:tcPr>
          <w:p w14:paraId="1DD97042" w14:textId="77777777" w:rsidR="00BD0CED" w:rsidRPr="00BD0CED" w:rsidRDefault="00BD0CED" w:rsidP="00080F43">
            <w:pPr>
              <w:spacing w:line="220" w:lineRule="exact"/>
              <w:ind w:left="-117" w:right="-90"/>
              <w:jc w:val="center"/>
              <w:rPr>
                <w:rFonts w:cs="Times New Roman"/>
                <w:sz w:val="18"/>
                <w:szCs w:val="18"/>
              </w:rPr>
            </w:pPr>
          </w:p>
        </w:tc>
        <w:tc>
          <w:tcPr>
            <w:tcW w:w="1114" w:type="dxa"/>
            <w:vAlign w:val="bottom"/>
          </w:tcPr>
          <w:p w14:paraId="39B45AF9"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Total</w:t>
            </w:r>
          </w:p>
        </w:tc>
        <w:tc>
          <w:tcPr>
            <w:tcW w:w="270" w:type="dxa"/>
          </w:tcPr>
          <w:p w14:paraId="5712CD1F" w14:textId="77777777" w:rsidR="00BD0CED" w:rsidRPr="00BD0CED" w:rsidRDefault="00BD0CED" w:rsidP="00080F43">
            <w:pPr>
              <w:spacing w:line="220" w:lineRule="exact"/>
              <w:ind w:left="-117" w:right="-90"/>
              <w:jc w:val="center"/>
              <w:rPr>
                <w:rFonts w:cs="Times New Roman"/>
                <w:sz w:val="18"/>
                <w:szCs w:val="18"/>
              </w:rPr>
            </w:pPr>
          </w:p>
        </w:tc>
        <w:tc>
          <w:tcPr>
            <w:tcW w:w="1080" w:type="dxa"/>
            <w:vAlign w:val="bottom"/>
          </w:tcPr>
          <w:p w14:paraId="07540B83"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Level 1</w:t>
            </w:r>
          </w:p>
        </w:tc>
        <w:tc>
          <w:tcPr>
            <w:tcW w:w="236" w:type="dxa"/>
          </w:tcPr>
          <w:p w14:paraId="3E4A4D9F" w14:textId="77777777" w:rsidR="00BD0CED" w:rsidRPr="00BD0CED" w:rsidRDefault="00BD0CED" w:rsidP="00080F43">
            <w:pPr>
              <w:spacing w:line="220" w:lineRule="exact"/>
              <w:ind w:left="-117" w:right="-90"/>
              <w:jc w:val="center"/>
              <w:rPr>
                <w:rFonts w:cs="Times New Roman"/>
                <w:sz w:val="18"/>
                <w:szCs w:val="18"/>
              </w:rPr>
            </w:pPr>
          </w:p>
        </w:tc>
        <w:tc>
          <w:tcPr>
            <w:tcW w:w="1114" w:type="dxa"/>
          </w:tcPr>
          <w:p w14:paraId="4390ACF8"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Level 2</w:t>
            </w:r>
          </w:p>
        </w:tc>
        <w:tc>
          <w:tcPr>
            <w:tcW w:w="270" w:type="dxa"/>
          </w:tcPr>
          <w:p w14:paraId="204888A0" w14:textId="77777777" w:rsidR="00BD0CED" w:rsidRPr="00BD0CED" w:rsidRDefault="00BD0CED" w:rsidP="00080F43">
            <w:pPr>
              <w:spacing w:line="220" w:lineRule="exact"/>
              <w:ind w:left="-117" w:right="-90"/>
              <w:jc w:val="center"/>
              <w:rPr>
                <w:rFonts w:cs="Times New Roman"/>
                <w:sz w:val="18"/>
                <w:szCs w:val="18"/>
              </w:rPr>
            </w:pPr>
          </w:p>
        </w:tc>
        <w:tc>
          <w:tcPr>
            <w:tcW w:w="1080" w:type="dxa"/>
          </w:tcPr>
          <w:p w14:paraId="19AE367F" w14:textId="77777777" w:rsidR="00BD0CED" w:rsidRPr="00BD0CED" w:rsidRDefault="00BD0CED" w:rsidP="00080F43">
            <w:pPr>
              <w:spacing w:line="220" w:lineRule="exact"/>
              <w:ind w:left="-117" w:right="-90"/>
              <w:jc w:val="center"/>
              <w:rPr>
                <w:rFonts w:cs="Times New Roman"/>
                <w:sz w:val="18"/>
                <w:szCs w:val="18"/>
              </w:rPr>
            </w:pPr>
            <w:r w:rsidRPr="00BD0CED">
              <w:rPr>
                <w:rFonts w:cs="Times New Roman"/>
                <w:sz w:val="18"/>
                <w:szCs w:val="18"/>
              </w:rPr>
              <w:t>Level 3</w:t>
            </w:r>
          </w:p>
        </w:tc>
        <w:tc>
          <w:tcPr>
            <w:tcW w:w="243" w:type="dxa"/>
            <w:gridSpan w:val="2"/>
          </w:tcPr>
          <w:p w14:paraId="4B6D6DD8" w14:textId="77777777" w:rsidR="00BD0CED" w:rsidRPr="00BD0CED" w:rsidRDefault="00BD0CED" w:rsidP="00080F43">
            <w:pPr>
              <w:spacing w:line="220" w:lineRule="exact"/>
              <w:ind w:left="-117" w:right="-90"/>
              <w:jc w:val="center"/>
              <w:rPr>
                <w:rFonts w:cs="Times New Roman"/>
                <w:sz w:val="18"/>
                <w:szCs w:val="18"/>
              </w:rPr>
            </w:pPr>
          </w:p>
        </w:tc>
        <w:tc>
          <w:tcPr>
            <w:tcW w:w="1107" w:type="dxa"/>
          </w:tcPr>
          <w:p w14:paraId="401BCACA" w14:textId="77777777" w:rsidR="00BD0CED" w:rsidRPr="00BD0CED" w:rsidRDefault="00BD0CED" w:rsidP="00F77D24">
            <w:pPr>
              <w:spacing w:line="220" w:lineRule="exact"/>
              <w:ind w:left="-117" w:right="-90"/>
              <w:jc w:val="center"/>
              <w:rPr>
                <w:rFonts w:cs="Times New Roman"/>
                <w:sz w:val="18"/>
                <w:szCs w:val="18"/>
              </w:rPr>
            </w:pPr>
            <w:r w:rsidRPr="00BD0CED">
              <w:rPr>
                <w:rFonts w:cs="Times New Roman"/>
                <w:sz w:val="18"/>
                <w:szCs w:val="18"/>
              </w:rPr>
              <w:t>Total</w:t>
            </w:r>
          </w:p>
        </w:tc>
      </w:tr>
      <w:tr w:rsidR="00F77D24" w:rsidRPr="00AB5DFA" w14:paraId="5CC6E23A" w14:textId="77777777">
        <w:trPr>
          <w:cantSplit/>
        </w:trPr>
        <w:tc>
          <w:tcPr>
            <w:tcW w:w="2880" w:type="dxa"/>
          </w:tcPr>
          <w:p w14:paraId="70363A69" w14:textId="77777777" w:rsidR="00F77D24" w:rsidRPr="00BD0CED" w:rsidRDefault="00F77D24" w:rsidP="00080F43">
            <w:pPr>
              <w:tabs>
                <w:tab w:val="left" w:pos="250"/>
              </w:tabs>
              <w:spacing w:line="220" w:lineRule="exact"/>
              <w:ind w:left="-18" w:right="-270"/>
              <w:rPr>
                <w:rFonts w:cs="Times New Roman"/>
                <w:b/>
                <w:bCs/>
                <w:sz w:val="18"/>
                <w:szCs w:val="18"/>
                <w:cs/>
                <w:lang w:bidi="th-TH"/>
              </w:rPr>
            </w:pPr>
          </w:p>
        </w:tc>
        <w:tc>
          <w:tcPr>
            <w:tcW w:w="450" w:type="dxa"/>
          </w:tcPr>
          <w:p w14:paraId="6B6BC880" w14:textId="77777777" w:rsidR="00F77D24" w:rsidRPr="00BD0CED" w:rsidRDefault="00F77D24" w:rsidP="00080F43">
            <w:pPr>
              <w:spacing w:line="220" w:lineRule="exact"/>
              <w:ind w:left="-200" w:right="-274"/>
              <w:jc w:val="center"/>
              <w:rPr>
                <w:rFonts w:cs="Times New Roman"/>
                <w:i/>
                <w:iCs/>
                <w:sz w:val="18"/>
                <w:szCs w:val="18"/>
              </w:rPr>
            </w:pPr>
          </w:p>
        </w:tc>
        <w:tc>
          <w:tcPr>
            <w:tcW w:w="11700" w:type="dxa"/>
            <w:gridSpan w:val="18"/>
          </w:tcPr>
          <w:p w14:paraId="20F7C82B" w14:textId="22B04B0E" w:rsidR="00F77D24" w:rsidRPr="00BD0CED" w:rsidRDefault="00F77D24" w:rsidP="00F77D24">
            <w:pPr>
              <w:spacing w:line="220" w:lineRule="exact"/>
              <w:ind w:left="-117" w:right="-90"/>
              <w:jc w:val="center"/>
              <w:rPr>
                <w:rFonts w:cs="Times New Roman"/>
                <w:i/>
                <w:iCs/>
                <w:sz w:val="18"/>
                <w:szCs w:val="18"/>
              </w:rPr>
            </w:pPr>
            <w:r w:rsidRPr="00BD0CED">
              <w:rPr>
                <w:rFonts w:cs="Times New Roman"/>
                <w:i/>
                <w:iCs/>
                <w:sz w:val="18"/>
                <w:szCs w:val="18"/>
              </w:rPr>
              <w:t>(</w:t>
            </w:r>
            <w:r w:rsidR="004B76F5">
              <w:rPr>
                <w:rFonts w:cs="Times New Roman"/>
                <w:i/>
                <w:iCs/>
                <w:sz w:val="18"/>
                <w:szCs w:val="18"/>
              </w:rPr>
              <w:t>i</w:t>
            </w:r>
            <w:r w:rsidRPr="00BD0CED">
              <w:rPr>
                <w:rFonts w:cs="Times New Roman"/>
                <w:i/>
                <w:iCs/>
                <w:sz w:val="18"/>
                <w:szCs w:val="18"/>
              </w:rPr>
              <w:t>n thousand Baht)</w:t>
            </w:r>
          </w:p>
        </w:tc>
      </w:tr>
      <w:tr w:rsidR="00BD0CED" w:rsidRPr="00AB5DFA" w14:paraId="18CB0FBB" w14:textId="77777777" w:rsidTr="00F77D24">
        <w:trPr>
          <w:cantSplit/>
        </w:trPr>
        <w:tc>
          <w:tcPr>
            <w:tcW w:w="2880" w:type="dxa"/>
          </w:tcPr>
          <w:p w14:paraId="54E1A548" w14:textId="040F410B" w:rsidR="00BD0CED" w:rsidRPr="00BD0CED" w:rsidRDefault="006C19A3" w:rsidP="00080F43">
            <w:pPr>
              <w:tabs>
                <w:tab w:val="left" w:pos="250"/>
              </w:tabs>
              <w:spacing w:line="220" w:lineRule="exact"/>
              <w:ind w:left="-18" w:right="-270"/>
              <w:rPr>
                <w:rFonts w:cs="Times New Roman"/>
                <w:b/>
                <w:bCs/>
                <w:i/>
                <w:iCs/>
                <w:sz w:val="18"/>
                <w:szCs w:val="18"/>
                <w:cs/>
                <w:lang w:bidi="th-TH"/>
              </w:rPr>
            </w:pPr>
            <w:r>
              <w:rPr>
                <w:rFonts w:cs="Times New Roman"/>
                <w:b/>
                <w:bCs/>
                <w:sz w:val="18"/>
                <w:szCs w:val="18"/>
                <w:lang w:bidi="th-TH"/>
              </w:rPr>
              <w:t xml:space="preserve">30 June </w:t>
            </w:r>
            <w:r w:rsidR="00BD0CED" w:rsidRPr="00BD0CED">
              <w:rPr>
                <w:rFonts w:cs="Times New Roman"/>
                <w:b/>
                <w:bCs/>
                <w:sz w:val="18"/>
                <w:szCs w:val="18"/>
                <w:lang w:bidi="th-TH"/>
              </w:rPr>
              <w:t>202</w:t>
            </w:r>
            <w:r>
              <w:rPr>
                <w:rFonts w:cs="Times New Roman"/>
                <w:b/>
                <w:bCs/>
                <w:sz w:val="18"/>
                <w:szCs w:val="18"/>
                <w:lang w:bidi="th-TH"/>
              </w:rPr>
              <w:t>5</w:t>
            </w:r>
          </w:p>
        </w:tc>
        <w:tc>
          <w:tcPr>
            <w:tcW w:w="450" w:type="dxa"/>
          </w:tcPr>
          <w:p w14:paraId="6F8EAFAB" w14:textId="77777777" w:rsidR="00BD0CED" w:rsidRPr="00BD0CED" w:rsidRDefault="00BD0CED" w:rsidP="00080F43">
            <w:pPr>
              <w:spacing w:line="220" w:lineRule="exact"/>
              <w:ind w:left="-200" w:right="-274"/>
              <w:rPr>
                <w:rFonts w:cs="Times New Roman"/>
                <w:i/>
                <w:iCs/>
                <w:sz w:val="18"/>
                <w:szCs w:val="18"/>
              </w:rPr>
            </w:pPr>
          </w:p>
        </w:tc>
        <w:tc>
          <w:tcPr>
            <w:tcW w:w="1080" w:type="dxa"/>
            <w:vAlign w:val="bottom"/>
          </w:tcPr>
          <w:p w14:paraId="4FF61E45" w14:textId="77777777" w:rsidR="00BD0CED" w:rsidRPr="00BD0CED" w:rsidRDefault="00BD0CED" w:rsidP="00080F43">
            <w:pPr>
              <w:tabs>
                <w:tab w:val="decimal" w:pos="880"/>
              </w:tabs>
              <w:spacing w:line="220" w:lineRule="exact"/>
              <w:ind w:left="-135" w:right="-108"/>
              <w:rPr>
                <w:rFonts w:cs="Times New Roman"/>
                <w:sz w:val="18"/>
                <w:szCs w:val="18"/>
              </w:rPr>
            </w:pPr>
          </w:p>
        </w:tc>
        <w:tc>
          <w:tcPr>
            <w:tcW w:w="236" w:type="dxa"/>
          </w:tcPr>
          <w:p w14:paraId="2FF40D51" w14:textId="77777777" w:rsidR="00BD0CED" w:rsidRPr="00BD0CED" w:rsidRDefault="00BD0CED" w:rsidP="00080F43">
            <w:pPr>
              <w:tabs>
                <w:tab w:val="decimal" w:pos="880"/>
              </w:tabs>
              <w:spacing w:line="220" w:lineRule="exact"/>
              <w:ind w:left="-135" w:right="-108"/>
              <w:rPr>
                <w:rFonts w:cs="Times New Roman"/>
                <w:sz w:val="18"/>
                <w:szCs w:val="18"/>
                <w:rtl/>
                <w:cs/>
              </w:rPr>
            </w:pPr>
          </w:p>
        </w:tc>
        <w:tc>
          <w:tcPr>
            <w:tcW w:w="1024" w:type="dxa"/>
          </w:tcPr>
          <w:p w14:paraId="4D4F4B1C" w14:textId="77777777" w:rsidR="00BD0CED" w:rsidRPr="00BD0CED" w:rsidRDefault="00BD0CED" w:rsidP="00BD0CED">
            <w:pPr>
              <w:tabs>
                <w:tab w:val="decimal" w:pos="658"/>
              </w:tabs>
              <w:spacing w:line="220" w:lineRule="exact"/>
              <w:ind w:left="-135" w:right="-108"/>
              <w:rPr>
                <w:rFonts w:cs="Times New Roman"/>
                <w:sz w:val="18"/>
                <w:szCs w:val="18"/>
                <w:rtl/>
                <w:cs/>
              </w:rPr>
            </w:pPr>
          </w:p>
        </w:tc>
        <w:tc>
          <w:tcPr>
            <w:tcW w:w="270" w:type="dxa"/>
          </w:tcPr>
          <w:p w14:paraId="6328B237" w14:textId="77777777" w:rsidR="00BD0CED" w:rsidRPr="00BD0CED" w:rsidRDefault="00BD0CED" w:rsidP="00080F43">
            <w:pPr>
              <w:tabs>
                <w:tab w:val="decimal" w:pos="880"/>
              </w:tabs>
              <w:spacing w:line="220" w:lineRule="exact"/>
              <w:ind w:left="-135" w:right="-108"/>
              <w:rPr>
                <w:rFonts w:cs="Times New Roman"/>
                <w:sz w:val="18"/>
                <w:szCs w:val="18"/>
                <w:rtl/>
                <w:cs/>
              </w:rPr>
            </w:pPr>
          </w:p>
        </w:tc>
        <w:tc>
          <w:tcPr>
            <w:tcW w:w="990" w:type="dxa"/>
          </w:tcPr>
          <w:p w14:paraId="40AFA482" w14:textId="4E81C328" w:rsidR="00BD0CED" w:rsidRPr="00BD0CED" w:rsidRDefault="00BD0CED" w:rsidP="00BD0CED">
            <w:pPr>
              <w:tabs>
                <w:tab w:val="decimal" w:pos="795"/>
              </w:tabs>
              <w:spacing w:line="220" w:lineRule="exact"/>
              <w:ind w:left="-135" w:right="-108"/>
              <w:rPr>
                <w:rFonts w:cs="Times New Roman"/>
                <w:sz w:val="18"/>
                <w:szCs w:val="18"/>
                <w:rtl/>
                <w:cs/>
              </w:rPr>
            </w:pPr>
          </w:p>
        </w:tc>
        <w:tc>
          <w:tcPr>
            <w:tcW w:w="236" w:type="dxa"/>
          </w:tcPr>
          <w:p w14:paraId="2D46DF07" w14:textId="77777777" w:rsidR="00BD0CED" w:rsidRPr="00BD0CED" w:rsidRDefault="00BD0CED" w:rsidP="00080F43">
            <w:pPr>
              <w:tabs>
                <w:tab w:val="decimal" w:pos="880"/>
              </w:tabs>
              <w:spacing w:line="220" w:lineRule="exact"/>
              <w:ind w:left="-135" w:right="-108"/>
              <w:rPr>
                <w:rFonts w:cs="Times New Roman"/>
                <w:sz w:val="18"/>
                <w:szCs w:val="18"/>
                <w:rtl/>
                <w:cs/>
              </w:rPr>
            </w:pPr>
          </w:p>
        </w:tc>
        <w:tc>
          <w:tcPr>
            <w:tcW w:w="1114" w:type="dxa"/>
            <w:vAlign w:val="bottom"/>
          </w:tcPr>
          <w:p w14:paraId="12E6D42E" w14:textId="77777777" w:rsidR="00BD0CED" w:rsidRPr="00BD0CED" w:rsidRDefault="00BD0CED" w:rsidP="00BD0CED">
            <w:pPr>
              <w:tabs>
                <w:tab w:val="decimal" w:pos="893"/>
              </w:tabs>
              <w:spacing w:line="220" w:lineRule="exact"/>
              <w:ind w:left="-135" w:right="-108"/>
              <w:rPr>
                <w:rFonts w:cs="Times New Roman"/>
                <w:sz w:val="18"/>
                <w:szCs w:val="18"/>
              </w:rPr>
            </w:pPr>
          </w:p>
        </w:tc>
        <w:tc>
          <w:tcPr>
            <w:tcW w:w="236" w:type="dxa"/>
          </w:tcPr>
          <w:p w14:paraId="3C66AAE0" w14:textId="77777777" w:rsidR="00BD0CED" w:rsidRPr="00BD0CED" w:rsidRDefault="00BD0CED" w:rsidP="00080F43">
            <w:pPr>
              <w:tabs>
                <w:tab w:val="decimal" w:pos="880"/>
              </w:tabs>
              <w:spacing w:line="220" w:lineRule="exact"/>
              <w:ind w:left="-135" w:right="-108"/>
              <w:rPr>
                <w:rFonts w:cs="Times New Roman"/>
                <w:sz w:val="18"/>
                <w:szCs w:val="18"/>
              </w:rPr>
            </w:pPr>
          </w:p>
        </w:tc>
        <w:tc>
          <w:tcPr>
            <w:tcW w:w="1114" w:type="dxa"/>
            <w:vAlign w:val="bottom"/>
          </w:tcPr>
          <w:p w14:paraId="49B615C3" w14:textId="77777777" w:rsidR="00BD0CED" w:rsidRPr="00BD0CED" w:rsidRDefault="00BD0CED" w:rsidP="00BD0CED">
            <w:pPr>
              <w:tabs>
                <w:tab w:val="decimal" w:pos="893"/>
              </w:tabs>
              <w:spacing w:line="220" w:lineRule="exact"/>
              <w:ind w:left="-135" w:right="-108"/>
              <w:rPr>
                <w:rFonts w:cs="Times New Roman"/>
                <w:sz w:val="18"/>
                <w:szCs w:val="18"/>
              </w:rPr>
            </w:pPr>
          </w:p>
        </w:tc>
        <w:tc>
          <w:tcPr>
            <w:tcW w:w="270" w:type="dxa"/>
          </w:tcPr>
          <w:p w14:paraId="696DB121" w14:textId="77777777" w:rsidR="00BD0CED" w:rsidRPr="00BD0CED" w:rsidRDefault="00BD0CED" w:rsidP="00080F43">
            <w:pPr>
              <w:tabs>
                <w:tab w:val="decimal" w:pos="880"/>
              </w:tabs>
              <w:spacing w:line="220" w:lineRule="exact"/>
              <w:ind w:left="-135" w:right="-108"/>
              <w:rPr>
                <w:rFonts w:cs="Times New Roman"/>
                <w:sz w:val="18"/>
                <w:szCs w:val="18"/>
              </w:rPr>
            </w:pPr>
          </w:p>
        </w:tc>
        <w:tc>
          <w:tcPr>
            <w:tcW w:w="1080" w:type="dxa"/>
            <w:vAlign w:val="bottom"/>
          </w:tcPr>
          <w:p w14:paraId="30313048" w14:textId="77777777" w:rsidR="00BD0CED" w:rsidRPr="00BD0CED" w:rsidRDefault="00BD0CED" w:rsidP="00BD0CED">
            <w:pPr>
              <w:tabs>
                <w:tab w:val="decimal" w:pos="795"/>
              </w:tabs>
              <w:spacing w:line="220" w:lineRule="exact"/>
              <w:ind w:left="-135" w:right="-108"/>
              <w:rPr>
                <w:rFonts w:cs="Times New Roman"/>
                <w:sz w:val="18"/>
                <w:szCs w:val="18"/>
              </w:rPr>
            </w:pPr>
          </w:p>
        </w:tc>
        <w:tc>
          <w:tcPr>
            <w:tcW w:w="236" w:type="dxa"/>
          </w:tcPr>
          <w:p w14:paraId="6A160635" w14:textId="77777777" w:rsidR="00BD0CED" w:rsidRPr="00BD0CED" w:rsidRDefault="00BD0CED" w:rsidP="00080F43">
            <w:pPr>
              <w:tabs>
                <w:tab w:val="decimal" w:pos="880"/>
              </w:tabs>
              <w:spacing w:line="220" w:lineRule="exact"/>
              <w:ind w:left="-135" w:right="-108"/>
              <w:rPr>
                <w:rFonts w:cs="Times New Roman"/>
                <w:sz w:val="18"/>
                <w:szCs w:val="18"/>
              </w:rPr>
            </w:pPr>
          </w:p>
        </w:tc>
        <w:tc>
          <w:tcPr>
            <w:tcW w:w="1114" w:type="dxa"/>
            <w:vAlign w:val="bottom"/>
          </w:tcPr>
          <w:p w14:paraId="69F9071A" w14:textId="77777777" w:rsidR="00BD0CED" w:rsidRPr="00BD0CED" w:rsidRDefault="00BD0CED" w:rsidP="00F77D24">
            <w:pPr>
              <w:tabs>
                <w:tab w:val="decimal" w:pos="907"/>
              </w:tabs>
              <w:spacing w:line="220" w:lineRule="exact"/>
              <w:ind w:left="-135" w:right="-108"/>
              <w:rPr>
                <w:rFonts w:cs="Times New Roman"/>
                <w:sz w:val="18"/>
                <w:szCs w:val="18"/>
              </w:rPr>
            </w:pPr>
          </w:p>
        </w:tc>
        <w:tc>
          <w:tcPr>
            <w:tcW w:w="270" w:type="dxa"/>
          </w:tcPr>
          <w:p w14:paraId="11926736" w14:textId="77777777" w:rsidR="00BD0CED" w:rsidRPr="00BD0CED" w:rsidRDefault="00BD0CED" w:rsidP="00080F43">
            <w:pPr>
              <w:tabs>
                <w:tab w:val="decimal" w:pos="880"/>
              </w:tabs>
              <w:spacing w:line="220" w:lineRule="exact"/>
              <w:ind w:left="-135" w:right="-108"/>
              <w:rPr>
                <w:rFonts w:cs="Times New Roman"/>
                <w:sz w:val="18"/>
                <w:szCs w:val="18"/>
              </w:rPr>
            </w:pPr>
          </w:p>
        </w:tc>
        <w:tc>
          <w:tcPr>
            <w:tcW w:w="1080" w:type="dxa"/>
            <w:vAlign w:val="bottom"/>
          </w:tcPr>
          <w:p w14:paraId="388E3246" w14:textId="77777777" w:rsidR="00BD0CED" w:rsidRPr="00BD0CED" w:rsidRDefault="00BD0CED" w:rsidP="00F77D24">
            <w:pPr>
              <w:tabs>
                <w:tab w:val="decimal" w:pos="878"/>
              </w:tabs>
              <w:spacing w:line="220" w:lineRule="exact"/>
              <w:ind w:left="-135" w:right="-108"/>
              <w:rPr>
                <w:rFonts w:cs="Times New Roman"/>
                <w:sz w:val="18"/>
                <w:szCs w:val="18"/>
              </w:rPr>
            </w:pPr>
          </w:p>
        </w:tc>
        <w:tc>
          <w:tcPr>
            <w:tcW w:w="243" w:type="dxa"/>
            <w:gridSpan w:val="2"/>
          </w:tcPr>
          <w:p w14:paraId="422B6EFD" w14:textId="77777777" w:rsidR="00BD0CED" w:rsidRPr="00BD0CED" w:rsidRDefault="00BD0CED" w:rsidP="00080F43">
            <w:pPr>
              <w:tabs>
                <w:tab w:val="decimal" w:pos="880"/>
              </w:tabs>
              <w:spacing w:line="220" w:lineRule="exact"/>
              <w:ind w:left="-135" w:right="-108"/>
              <w:rPr>
                <w:rFonts w:cs="Times New Roman"/>
                <w:sz w:val="18"/>
                <w:szCs w:val="18"/>
              </w:rPr>
            </w:pPr>
          </w:p>
        </w:tc>
        <w:tc>
          <w:tcPr>
            <w:tcW w:w="1107" w:type="dxa"/>
            <w:vAlign w:val="bottom"/>
          </w:tcPr>
          <w:p w14:paraId="174DA54C" w14:textId="77777777" w:rsidR="00BD0CED" w:rsidRPr="00BD0CED" w:rsidRDefault="00BD0CED" w:rsidP="00F77D24">
            <w:pPr>
              <w:tabs>
                <w:tab w:val="decimal" w:pos="822"/>
              </w:tabs>
              <w:spacing w:line="220" w:lineRule="exact"/>
              <w:ind w:left="-117" w:right="-90"/>
              <w:rPr>
                <w:rFonts w:cs="Times New Roman"/>
                <w:sz w:val="18"/>
                <w:szCs w:val="18"/>
              </w:rPr>
            </w:pPr>
          </w:p>
        </w:tc>
      </w:tr>
      <w:tr w:rsidR="00BD0CED" w:rsidRPr="00AB5DFA" w14:paraId="5BDA8B04" w14:textId="77777777" w:rsidTr="00F77D24">
        <w:trPr>
          <w:cantSplit/>
        </w:trPr>
        <w:tc>
          <w:tcPr>
            <w:tcW w:w="2880" w:type="dxa"/>
          </w:tcPr>
          <w:p w14:paraId="41273879" w14:textId="77777777" w:rsidR="00BD0CED" w:rsidRPr="00BD0CED" w:rsidRDefault="00BD0CED" w:rsidP="00080F43">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assets</w:t>
            </w:r>
          </w:p>
        </w:tc>
        <w:tc>
          <w:tcPr>
            <w:tcW w:w="450" w:type="dxa"/>
          </w:tcPr>
          <w:p w14:paraId="18AE54FF" w14:textId="77777777" w:rsidR="00BD0CED" w:rsidRPr="00BD0CED" w:rsidRDefault="00BD0CED" w:rsidP="00080F43">
            <w:pPr>
              <w:spacing w:line="220" w:lineRule="exact"/>
              <w:ind w:left="-200" w:right="-274"/>
              <w:rPr>
                <w:rFonts w:cs="Times New Roman"/>
                <w:i/>
                <w:iCs/>
                <w:sz w:val="18"/>
                <w:szCs w:val="18"/>
              </w:rPr>
            </w:pPr>
          </w:p>
        </w:tc>
        <w:tc>
          <w:tcPr>
            <w:tcW w:w="1080" w:type="dxa"/>
            <w:vAlign w:val="bottom"/>
          </w:tcPr>
          <w:p w14:paraId="72FF88B6" w14:textId="77777777" w:rsidR="00BD0CED" w:rsidRPr="00BD0CED" w:rsidRDefault="00BD0CED" w:rsidP="00080F43">
            <w:pPr>
              <w:tabs>
                <w:tab w:val="decimal" w:pos="880"/>
              </w:tabs>
              <w:spacing w:line="220" w:lineRule="exact"/>
              <w:ind w:left="-135" w:right="-108"/>
              <w:rPr>
                <w:rFonts w:cs="Times New Roman"/>
                <w:sz w:val="18"/>
                <w:szCs w:val="18"/>
              </w:rPr>
            </w:pPr>
          </w:p>
        </w:tc>
        <w:tc>
          <w:tcPr>
            <w:tcW w:w="236" w:type="dxa"/>
          </w:tcPr>
          <w:p w14:paraId="502C924C" w14:textId="77777777" w:rsidR="00BD0CED" w:rsidRPr="00BD0CED" w:rsidRDefault="00BD0CED" w:rsidP="00080F43">
            <w:pPr>
              <w:tabs>
                <w:tab w:val="decimal" w:pos="880"/>
              </w:tabs>
              <w:spacing w:line="220" w:lineRule="exact"/>
              <w:ind w:left="-135" w:right="-108"/>
              <w:rPr>
                <w:rFonts w:cs="Times New Roman"/>
                <w:sz w:val="18"/>
                <w:szCs w:val="18"/>
                <w:rtl/>
                <w:cs/>
              </w:rPr>
            </w:pPr>
          </w:p>
        </w:tc>
        <w:tc>
          <w:tcPr>
            <w:tcW w:w="1024" w:type="dxa"/>
          </w:tcPr>
          <w:p w14:paraId="2C98CD64" w14:textId="77777777" w:rsidR="00BD0CED" w:rsidRPr="00BD0CED" w:rsidRDefault="00BD0CED" w:rsidP="00BD0CED">
            <w:pPr>
              <w:tabs>
                <w:tab w:val="decimal" w:pos="658"/>
              </w:tabs>
              <w:spacing w:line="220" w:lineRule="exact"/>
              <w:ind w:left="-135" w:right="-108"/>
              <w:rPr>
                <w:rFonts w:cs="Times New Roman"/>
                <w:sz w:val="18"/>
                <w:szCs w:val="18"/>
                <w:rtl/>
                <w:cs/>
                <w:lang w:bidi="th-TH"/>
              </w:rPr>
            </w:pPr>
          </w:p>
        </w:tc>
        <w:tc>
          <w:tcPr>
            <w:tcW w:w="270" w:type="dxa"/>
          </w:tcPr>
          <w:p w14:paraId="725AAC47" w14:textId="77777777" w:rsidR="00BD0CED" w:rsidRPr="00BD0CED" w:rsidRDefault="00BD0CED" w:rsidP="00080F43">
            <w:pPr>
              <w:tabs>
                <w:tab w:val="decimal" w:pos="880"/>
              </w:tabs>
              <w:spacing w:line="220" w:lineRule="exact"/>
              <w:ind w:left="-135" w:right="-108"/>
              <w:rPr>
                <w:rFonts w:cs="Times New Roman"/>
                <w:sz w:val="18"/>
                <w:szCs w:val="18"/>
                <w:rtl/>
                <w:cs/>
                <w:lang w:bidi="th-TH"/>
              </w:rPr>
            </w:pPr>
          </w:p>
        </w:tc>
        <w:tc>
          <w:tcPr>
            <w:tcW w:w="990" w:type="dxa"/>
          </w:tcPr>
          <w:p w14:paraId="58F541E7" w14:textId="0B9BC82A" w:rsidR="00BD0CED" w:rsidRPr="00BD0CED" w:rsidRDefault="00BD0CED" w:rsidP="00BD0CED">
            <w:pPr>
              <w:tabs>
                <w:tab w:val="decimal" w:pos="795"/>
              </w:tabs>
              <w:spacing w:line="220" w:lineRule="exact"/>
              <w:ind w:left="-135" w:right="-108"/>
              <w:rPr>
                <w:rFonts w:cs="Times New Roman"/>
                <w:sz w:val="18"/>
                <w:szCs w:val="18"/>
                <w:rtl/>
                <w:cs/>
                <w:lang w:bidi="th-TH"/>
              </w:rPr>
            </w:pPr>
          </w:p>
        </w:tc>
        <w:tc>
          <w:tcPr>
            <w:tcW w:w="236" w:type="dxa"/>
          </w:tcPr>
          <w:p w14:paraId="53EE2205" w14:textId="77777777" w:rsidR="00BD0CED" w:rsidRPr="00BD0CED" w:rsidRDefault="00BD0CED" w:rsidP="00080F43">
            <w:pPr>
              <w:tabs>
                <w:tab w:val="decimal" w:pos="880"/>
              </w:tabs>
              <w:spacing w:line="220" w:lineRule="exact"/>
              <w:ind w:left="-135" w:right="-108"/>
              <w:rPr>
                <w:rFonts w:cs="Times New Roman"/>
                <w:sz w:val="18"/>
                <w:szCs w:val="18"/>
                <w:rtl/>
                <w:cs/>
              </w:rPr>
            </w:pPr>
          </w:p>
        </w:tc>
        <w:tc>
          <w:tcPr>
            <w:tcW w:w="1114" w:type="dxa"/>
            <w:vAlign w:val="bottom"/>
          </w:tcPr>
          <w:p w14:paraId="719BF141" w14:textId="77777777" w:rsidR="00BD0CED" w:rsidRPr="00BD0CED" w:rsidRDefault="00BD0CED" w:rsidP="00BD0CED">
            <w:pPr>
              <w:tabs>
                <w:tab w:val="decimal" w:pos="893"/>
              </w:tabs>
              <w:spacing w:line="220" w:lineRule="exact"/>
              <w:ind w:left="-135" w:right="-108"/>
              <w:rPr>
                <w:rFonts w:cs="Times New Roman"/>
                <w:sz w:val="18"/>
                <w:szCs w:val="18"/>
                <w:cs/>
                <w:lang w:bidi="th-TH"/>
              </w:rPr>
            </w:pPr>
          </w:p>
        </w:tc>
        <w:tc>
          <w:tcPr>
            <w:tcW w:w="236" w:type="dxa"/>
          </w:tcPr>
          <w:p w14:paraId="068349D8" w14:textId="77777777" w:rsidR="00BD0CED" w:rsidRPr="00BD0CED" w:rsidRDefault="00BD0CED" w:rsidP="00080F43">
            <w:pPr>
              <w:tabs>
                <w:tab w:val="decimal" w:pos="880"/>
              </w:tabs>
              <w:spacing w:line="220" w:lineRule="exact"/>
              <w:ind w:left="-135" w:right="-108"/>
              <w:rPr>
                <w:rFonts w:cs="Times New Roman"/>
                <w:sz w:val="18"/>
                <w:szCs w:val="18"/>
              </w:rPr>
            </w:pPr>
          </w:p>
        </w:tc>
        <w:tc>
          <w:tcPr>
            <w:tcW w:w="1114" w:type="dxa"/>
            <w:vAlign w:val="bottom"/>
          </w:tcPr>
          <w:p w14:paraId="75B4A76D" w14:textId="77777777" w:rsidR="00BD0CED" w:rsidRPr="00BD0CED" w:rsidRDefault="00BD0CED" w:rsidP="00BD0CED">
            <w:pPr>
              <w:tabs>
                <w:tab w:val="decimal" w:pos="893"/>
              </w:tabs>
              <w:spacing w:line="220" w:lineRule="exact"/>
              <w:ind w:left="-135" w:right="-108"/>
              <w:rPr>
                <w:rFonts w:cs="Times New Roman"/>
                <w:sz w:val="18"/>
                <w:szCs w:val="18"/>
              </w:rPr>
            </w:pPr>
          </w:p>
        </w:tc>
        <w:tc>
          <w:tcPr>
            <w:tcW w:w="270" w:type="dxa"/>
          </w:tcPr>
          <w:p w14:paraId="2E87F723" w14:textId="77777777" w:rsidR="00BD0CED" w:rsidRPr="00BD0CED" w:rsidRDefault="00BD0CED" w:rsidP="00080F43">
            <w:pPr>
              <w:tabs>
                <w:tab w:val="decimal" w:pos="880"/>
              </w:tabs>
              <w:spacing w:line="220" w:lineRule="exact"/>
              <w:ind w:left="-135" w:right="-108"/>
              <w:rPr>
                <w:rFonts w:cs="Times New Roman"/>
                <w:sz w:val="18"/>
                <w:szCs w:val="18"/>
              </w:rPr>
            </w:pPr>
          </w:p>
        </w:tc>
        <w:tc>
          <w:tcPr>
            <w:tcW w:w="1080" w:type="dxa"/>
            <w:vAlign w:val="bottom"/>
          </w:tcPr>
          <w:p w14:paraId="3120BAFB" w14:textId="77777777" w:rsidR="00BD0CED" w:rsidRPr="00BD0CED" w:rsidRDefault="00BD0CED" w:rsidP="00BD0CED">
            <w:pPr>
              <w:tabs>
                <w:tab w:val="decimal" w:pos="795"/>
              </w:tabs>
              <w:spacing w:line="220" w:lineRule="exact"/>
              <w:ind w:left="-135" w:right="-108"/>
              <w:rPr>
                <w:rFonts w:cs="Times New Roman"/>
                <w:sz w:val="18"/>
                <w:szCs w:val="18"/>
              </w:rPr>
            </w:pPr>
          </w:p>
        </w:tc>
        <w:tc>
          <w:tcPr>
            <w:tcW w:w="236" w:type="dxa"/>
          </w:tcPr>
          <w:p w14:paraId="4FB1EAAD" w14:textId="77777777" w:rsidR="00BD0CED" w:rsidRPr="00BD0CED" w:rsidRDefault="00BD0CED" w:rsidP="00080F43">
            <w:pPr>
              <w:tabs>
                <w:tab w:val="decimal" w:pos="880"/>
              </w:tabs>
              <w:spacing w:line="220" w:lineRule="exact"/>
              <w:ind w:left="-135" w:right="-108"/>
              <w:rPr>
                <w:rFonts w:cs="Times New Roman"/>
                <w:sz w:val="18"/>
                <w:szCs w:val="18"/>
              </w:rPr>
            </w:pPr>
          </w:p>
        </w:tc>
        <w:tc>
          <w:tcPr>
            <w:tcW w:w="1114" w:type="dxa"/>
            <w:vAlign w:val="bottom"/>
          </w:tcPr>
          <w:p w14:paraId="7784D13A" w14:textId="77777777" w:rsidR="00BD0CED" w:rsidRPr="00BD0CED" w:rsidRDefault="00BD0CED" w:rsidP="00F77D24">
            <w:pPr>
              <w:tabs>
                <w:tab w:val="decimal" w:pos="907"/>
              </w:tabs>
              <w:spacing w:line="220" w:lineRule="exact"/>
              <w:ind w:left="-135" w:right="-108"/>
              <w:rPr>
                <w:rFonts w:cs="Times New Roman"/>
                <w:sz w:val="18"/>
                <w:szCs w:val="18"/>
              </w:rPr>
            </w:pPr>
          </w:p>
        </w:tc>
        <w:tc>
          <w:tcPr>
            <w:tcW w:w="270" w:type="dxa"/>
          </w:tcPr>
          <w:p w14:paraId="3D5B8ADE" w14:textId="77777777" w:rsidR="00BD0CED" w:rsidRPr="00BD0CED" w:rsidRDefault="00BD0CED" w:rsidP="00080F43">
            <w:pPr>
              <w:tabs>
                <w:tab w:val="decimal" w:pos="880"/>
              </w:tabs>
              <w:spacing w:line="220" w:lineRule="exact"/>
              <w:ind w:left="-135" w:right="-108"/>
              <w:rPr>
                <w:rFonts w:cs="Times New Roman"/>
                <w:sz w:val="18"/>
                <w:szCs w:val="18"/>
              </w:rPr>
            </w:pPr>
          </w:p>
        </w:tc>
        <w:tc>
          <w:tcPr>
            <w:tcW w:w="1080" w:type="dxa"/>
            <w:vAlign w:val="bottom"/>
          </w:tcPr>
          <w:p w14:paraId="7BEB3698" w14:textId="77777777" w:rsidR="00BD0CED" w:rsidRPr="00BD0CED" w:rsidRDefault="00BD0CED" w:rsidP="00F77D24">
            <w:pPr>
              <w:tabs>
                <w:tab w:val="decimal" w:pos="878"/>
              </w:tabs>
              <w:spacing w:line="220" w:lineRule="exact"/>
              <w:ind w:left="-135" w:right="-108"/>
              <w:rPr>
                <w:rFonts w:cs="Times New Roman"/>
                <w:sz w:val="18"/>
                <w:szCs w:val="18"/>
              </w:rPr>
            </w:pPr>
          </w:p>
        </w:tc>
        <w:tc>
          <w:tcPr>
            <w:tcW w:w="243" w:type="dxa"/>
            <w:gridSpan w:val="2"/>
          </w:tcPr>
          <w:p w14:paraId="099A5E28" w14:textId="77777777" w:rsidR="00BD0CED" w:rsidRPr="00BD0CED" w:rsidRDefault="00BD0CED" w:rsidP="00080F43">
            <w:pPr>
              <w:tabs>
                <w:tab w:val="decimal" w:pos="880"/>
              </w:tabs>
              <w:spacing w:line="220" w:lineRule="exact"/>
              <w:ind w:left="-135" w:right="-108"/>
              <w:rPr>
                <w:rFonts w:cs="Times New Roman"/>
                <w:sz w:val="18"/>
                <w:szCs w:val="18"/>
              </w:rPr>
            </w:pPr>
          </w:p>
        </w:tc>
        <w:tc>
          <w:tcPr>
            <w:tcW w:w="1107" w:type="dxa"/>
            <w:vAlign w:val="bottom"/>
          </w:tcPr>
          <w:p w14:paraId="021ADE9B" w14:textId="77777777" w:rsidR="00BD0CED" w:rsidRPr="00BD0CED" w:rsidRDefault="00BD0CED" w:rsidP="00F77D24">
            <w:pPr>
              <w:tabs>
                <w:tab w:val="decimal" w:pos="822"/>
              </w:tabs>
              <w:spacing w:line="220" w:lineRule="exact"/>
              <w:ind w:left="-117" w:right="-90"/>
              <w:rPr>
                <w:rFonts w:cs="Times New Roman"/>
                <w:sz w:val="18"/>
                <w:szCs w:val="18"/>
              </w:rPr>
            </w:pPr>
          </w:p>
        </w:tc>
      </w:tr>
      <w:tr w:rsidR="00D82F19" w:rsidRPr="00AB5DFA" w14:paraId="24169CCD" w14:textId="77777777" w:rsidTr="00F77D24">
        <w:trPr>
          <w:cantSplit/>
        </w:trPr>
        <w:tc>
          <w:tcPr>
            <w:tcW w:w="2880" w:type="dxa"/>
            <w:vAlign w:val="bottom"/>
          </w:tcPr>
          <w:p w14:paraId="355FF0C9" w14:textId="0A47AB7B" w:rsidR="00D82F19" w:rsidRPr="00BD0CED" w:rsidRDefault="00D82F19" w:rsidP="00D82F19">
            <w:pPr>
              <w:tabs>
                <w:tab w:val="left" w:pos="250"/>
              </w:tabs>
              <w:spacing w:line="220" w:lineRule="exact"/>
              <w:ind w:left="-18" w:right="-270"/>
              <w:rPr>
                <w:rFonts w:cs="Times New Roman"/>
                <w:sz w:val="18"/>
                <w:szCs w:val="18"/>
                <w:lang w:bidi="th-TH"/>
              </w:rPr>
            </w:pPr>
            <w:r w:rsidRPr="00BD0CED">
              <w:rPr>
                <w:rFonts w:cs="Times New Roman"/>
                <w:sz w:val="18"/>
                <w:szCs w:val="18"/>
                <w:lang w:bidi="th-TH"/>
              </w:rPr>
              <w:t>Financial assets measured at FVTPL</w:t>
            </w:r>
          </w:p>
        </w:tc>
        <w:tc>
          <w:tcPr>
            <w:tcW w:w="450" w:type="dxa"/>
          </w:tcPr>
          <w:p w14:paraId="3CA5189A" w14:textId="77777777" w:rsidR="00D82F19" w:rsidRPr="00BD0CED" w:rsidRDefault="00D82F19" w:rsidP="00D82F19">
            <w:pPr>
              <w:spacing w:line="220" w:lineRule="exact"/>
              <w:ind w:left="-199" w:right="-201"/>
              <w:jc w:val="center"/>
              <w:rPr>
                <w:rFonts w:cs="Times New Roman"/>
                <w:i/>
                <w:iCs/>
                <w:sz w:val="18"/>
                <w:szCs w:val="18"/>
              </w:rPr>
            </w:pPr>
          </w:p>
        </w:tc>
        <w:tc>
          <w:tcPr>
            <w:tcW w:w="1080" w:type="dxa"/>
            <w:vAlign w:val="bottom"/>
          </w:tcPr>
          <w:p w14:paraId="24AD8DA9" w14:textId="4FB3DB50" w:rsidR="00D82F19" w:rsidRPr="00F120FC" w:rsidRDefault="00D82F19" w:rsidP="00D82F19">
            <w:pPr>
              <w:pStyle w:val="acctfourfigures"/>
              <w:tabs>
                <w:tab w:val="clear" w:pos="765"/>
                <w:tab w:val="decimal" w:pos="880"/>
              </w:tabs>
              <w:spacing w:line="220" w:lineRule="exact"/>
              <w:ind w:left="-135" w:right="-108"/>
              <w:rPr>
                <w:rFonts w:cs="Times New Roman"/>
                <w:bCs/>
                <w:sz w:val="18"/>
                <w:szCs w:val="18"/>
                <w:cs/>
                <w:lang w:bidi="th-TH"/>
              </w:rPr>
            </w:pPr>
            <w:r w:rsidRPr="00F120FC">
              <w:rPr>
                <w:rFonts w:cs="Times New Roman"/>
                <w:bCs/>
                <w:sz w:val="18"/>
                <w:szCs w:val="18"/>
              </w:rPr>
              <w:t>-</w:t>
            </w:r>
          </w:p>
        </w:tc>
        <w:tc>
          <w:tcPr>
            <w:tcW w:w="236" w:type="dxa"/>
          </w:tcPr>
          <w:p w14:paraId="31204B56" w14:textId="77777777" w:rsidR="00D82F19" w:rsidRPr="00F120FC"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1024" w:type="dxa"/>
          </w:tcPr>
          <w:p w14:paraId="58DC1D9B" w14:textId="41F16F31" w:rsidR="00D82F19" w:rsidRPr="00F120FC" w:rsidRDefault="00D82F19" w:rsidP="00D82F19">
            <w:pPr>
              <w:pStyle w:val="acctfourfigures"/>
              <w:tabs>
                <w:tab w:val="clear" w:pos="765"/>
                <w:tab w:val="decimal" w:pos="658"/>
              </w:tabs>
              <w:spacing w:line="220" w:lineRule="exact"/>
              <w:ind w:left="-135" w:right="-108"/>
              <w:rPr>
                <w:rFonts w:cs="Times New Roman"/>
                <w:bCs/>
                <w:sz w:val="18"/>
                <w:szCs w:val="18"/>
              </w:rPr>
            </w:pPr>
            <w:r w:rsidRPr="00F120FC">
              <w:rPr>
                <w:rFonts w:cs="Times New Roman"/>
                <w:bCs/>
                <w:sz w:val="18"/>
                <w:szCs w:val="18"/>
              </w:rPr>
              <w:t>20,457</w:t>
            </w:r>
          </w:p>
        </w:tc>
        <w:tc>
          <w:tcPr>
            <w:tcW w:w="270" w:type="dxa"/>
          </w:tcPr>
          <w:p w14:paraId="356A53A4" w14:textId="77777777" w:rsidR="00D82F19" w:rsidRPr="00F120FC"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990" w:type="dxa"/>
          </w:tcPr>
          <w:p w14:paraId="3EF6EBE6" w14:textId="6643908D" w:rsidR="00D82F19" w:rsidRPr="00F120FC" w:rsidRDefault="00D82F19" w:rsidP="00D82F19">
            <w:pPr>
              <w:pStyle w:val="acctfourfigures"/>
              <w:tabs>
                <w:tab w:val="clear" w:pos="765"/>
                <w:tab w:val="decimal" w:pos="795"/>
              </w:tabs>
              <w:spacing w:line="220" w:lineRule="exact"/>
              <w:ind w:left="-135" w:right="-108"/>
              <w:rPr>
                <w:rFonts w:cs="Times New Roman"/>
                <w:bCs/>
                <w:sz w:val="18"/>
                <w:szCs w:val="18"/>
              </w:rPr>
            </w:pPr>
            <w:r w:rsidRPr="00F120FC">
              <w:rPr>
                <w:rFonts w:cs="Times New Roman"/>
                <w:bCs/>
                <w:sz w:val="18"/>
                <w:szCs w:val="18"/>
              </w:rPr>
              <w:t>-</w:t>
            </w:r>
          </w:p>
        </w:tc>
        <w:tc>
          <w:tcPr>
            <w:tcW w:w="236" w:type="dxa"/>
            <w:vAlign w:val="bottom"/>
          </w:tcPr>
          <w:p w14:paraId="21C49F3D" w14:textId="77777777" w:rsidR="00D82F19" w:rsidRPr="00F120FC"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0F1DA1FB" w14:textId="490D64B0"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r w:rsidRPr="00F120FC">
              <w:rPr>
                <w:rFonts w:cs="Times New Roman"/>
                <w:bCs/>
                <w:sz w:val="18"/>
                <w:szCs w:val="18"/>
              </w:rPr>
              <w:t>-</w:t>
            </w:r>
          </w:p>
        </w:tc>
        <w:tc>
          <w:tcPr>
            <w:tcW w:w="236" w:type="dxa"/>
          </w:tcPr>
          <w:p w14:paraId="7EDBE436" w14:textId="77777777" w:rsidR="00D82F19" w:rsidRPr="00F120FC"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54CED723" w14:textId="21DC8A42"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r w:rsidRPr="00F120FC">
              <w:rPr>
                <w:rFonts w:cs="Times New Roman"/>
                <w:bCs/>
                <w:sz w:val="18"/>
                <w:szCs w:val="18"/>
              </w:rPr>
              <w:t>20,457</w:t>
            </w:r>
          </w:p>
        </w:tc>
        <w:tc>
          <w:tcPr>
            <w:tcW w:w="270" w:type="dxa"/>
          </w:tcPr>
          <w:p w14:paraId="1E204CBB" w14:textId="77777777" w:rsidR="00D82F19" w:rsidRPr="00F120FC" w:rsidRDefault="00D82F19" w:rsidP="00D82F19">
            <w:pPr>
              <w:tabs>
                <w:tab w:val="decimal" w:pos="880"/>
              </w:tabs>
              <w:spacing w:line="220" w:lineRule="exact"/>
              <w:ind w:left="-135" w:right="-108"/>
              <w:rPr>
                <w:rFonts w:cs="Times New Roman"/>
                <w:bCs/>
                <w:sz w:val="18"/>
                <w:szCs w:val="18"/>
              </w:rPr>
            </w:pPr>
          </w:p>
        </w:tc>
        <w:tc>
          <w:tcPr>
            <w:tcW w:w="1080" w:type="dxa"/>
          </w:tcPr>
          <w:p w14:paraId="582C74CE" w14:textId="24B0C30C" w:rsidR="00D82F19" w:rsidRPr="00F120FC" w:rsidRDefault="00D82F19" w:rsidP="00D82F19">
            <w:pPr>
              <w:pStyle w:val="acctfourfigures"/>
              <w:tabs>
                <w:tab w:val="clear" w:pos="765"/>
                <w:tab w:val="decimal" w:pos="795"/>
              </w:tabs>
              <w:spacing w:line="220" w:lineRule="exact"/>
              <w:ind w:left="-135" w:right="-108"/>
              <w:rPr>
                <w:rFonts w:cs="Times New Roman"/>
                <w:bCs/>
                <w:sz w:val="18"/>
                <w:szCs w:val="18"/>
              </w:rPr>
            </w:pPr>
            <w:r w:rsidRPr="00F120FC">
              <w:rPr>
                <w:rFonts w:cs="Times New Roman"/>
                <w:bCs/>
                <w:sz w:val="18"/>
                <w:szCs w:val="18"/>
              </w:rPr>
              <w:t>-</w:t>
            </w:r>
          </w:p>
        </w:tc>
        <w:tc>
          <w:tcPr>
            <w:tcW w:w="236" w:type="dxa"/>
          </w:tcPr>
          <w:p w14:paraId="3C89D8A1" w14:textId="77777777" w:rsidR="00D82F19" w:rsidRPr="00F120FC" w:rsidRDefault="00D82F19" w:rsidP="00D82F19">
            <w:pPr>
              <w:tabs>
                <w:tab w:val="decimal" w:pos="880"/>
              </w:tabs>
              <w:spacing w:line="220" w:lineRule="exact"/>
              <w:ind w:left="-135" w:right="-108"/>
              <w:rPr>
                <w:rFonts w:cs="Times New Roman"/>
                <w:bCs/>
                <w:sz w:val="18"/>
                <w:szCs w:val="18"/>
              </w:rPr>
            </w:pPr>
          </w:p>
        </w:tc>
        <w:tc>
          <w:tcPr>
            <w:tcW w:w="1114" w:type="dxa"/>
          </w:tcPr>
          <w:p w14:paraId="0F487182" w14:textId="2C375843" w:rsidR="00D82F19" w:rsidRPr="00F120FC" w:rsidRDefault="00D82F19" w:rsidP="00D82F19">
            <w:pPr>
              <w:pStyle w:val="acctfourfigures"/>
              <w:tabs>
                <w:tab w:val="clear" w:pos="765"/>
                <w:tab w:val="decimal" w:pos="907"/>
              </w:tabs>
              <w:spacing w:line="220" w:lineRule="exact"/>
              <w:ind w:left="-135" w:right="-108"/>
              <w:rPr>
                <w:rFonts w:cs="Times New Roman"/>
                <w:bCs/>
                <w:sz w:val="18"/>
                <w:szCs w:val="18"/>
              </w:rPr>
            </w:pPr>
            <w:r w:rsidRPr="00F120FC">
              <w:rPr>
                <w:rFonts w:cs="Times New Roman"/>
                <w:bCs/>
                <w:sz w:val="18"/>
                <w:szCs w:val="18"/>
              </w:rPr>
              <w:t>-</w:t>
            </w:r>
          </w:p>
        </w:tc>
        <w:tc>
          <w:tcPr>
            <w:tcW w:w="270" w:type="dxa"/>
          </w:tcPr>
          <w:p w14:paraId="6937339C" w14:textId="77777777" w:rsidR="00D82F19" w:rsidRPr="00F120FC" w:rsidRDefault="00D82F19" w:rsidP="00D82F19">
            <w:pPr>
              <w:tabs>
                <w:tab w:val="decimal" w:pos="880"/>
              </w:tabs>
              <w:spacing w:line="220" w:lineRule="exact"/>
              <w:ind w:left="-135" w:right="-108"/>
              <w:rPr>
                <w:rFonts w:cs="Times New Roman"/>
                <w:bCs/>
                <w:sz w:val="18"/>
                <w:szCs w:val="18"/>
              </w:rPr>
            </w:pPr>
          </w:p>
        </w:tc>
        <w:tc>
          <w:tcPr>
            <w:tcW w:w="1080" w:type="dxa"/>
            <w:vAlign w:val="bottom"/>
          </w:tcPr>
          <w:p w14:paraId="05C3C809" w14:textId="6241BEF4" w:rsidR="00D82F19" w:rsidRPr="00F120FC" w:rsidRDefault="00D82F19" w:rsidP="00D82F19">
            <w:pPr>
              <w:pStyle w:val="acctfourfigures"/>
              <w:tabs>
                <w:tab w:val="clear" w:pos="765"/>
                <w:tab w:val="decimal" w:pos="878"/>
              </w:tabs>
              <w:spacing w:line="220" w:lineRule="exact"/>
              <w:ind w:left="-135" w:right="-108"/>
              <w:rPr>
                <w:rFonts w:cs="Times New Roman"/>
                <w:bCs/>
                <w:sz w:val="18"/>
                <w:szCs w:val="18"/>
              </w:rPr>
            </w:pPr>
            <w:r w:rsidRPr="00F120FC">
              <w:rPr>
                <w:rFonts w:cs="Times New Roman"/>
                <w:bCs/>
                <w:sz w:val="18"/>
                <w:szCs w:val="18"/>
              </w:rPr>
              <w:t>20,457</w:t>
            </w:r>
          </w:p>
        </w:tc>
        <w:tc>
          <w:tcPr>
            <w:tcW w:w="243" w:type="dxa"/>
            <w:gridSpan w:val="2"/>
          </w:tcPr>
          <w:p w14:paraId="42DDA503" w14:textId="77777777" w:rsidR="00D82F19" w:rsidRPr="00F120FC" w:rsidRDefault="00D82F19" w:rsidP="00D82F19">
            <w:pPr>
              <w:tabs>
                <w:tab w:val="decimal" w:pos="880"/>
              </w:tabs>
              <w:spacing w:line="220" w:lineRule="exact"/>
              <w:ind w:left="-135" w:right="-108"/>
              <w:rPr>
                <w:rFonts w:cs="Times New Roman"/>
                <w:bCs/>
                <w:sz w:val="18"/>
                <w:szCs w:val="18"/>
              </w:rPr>
            </w:pPr>
          </w:p>
        </w:tc>
        <w:tc>
          <w:tcPr>
            <w:tcW w:w="1107" w:type="dxa"/>
          </w:tcPr>
          <w:p w14:paraId="4C103037" w14:textId="0F4794D3" w:rsidR="00D82F19" w:rsidRPr="00F120FC" w:rsidRDefault="00D82F19" w:rsidP="00D82F19">
            <w:pPr>
              <w:pStyle w:val="acctfourfigures"/>
              <w:tabs>
                <w:tab w:val="clear" w:pos="765"/>
                <w:tab w:val="decimal" w:pos="822"/>
              </w:tabs>
              <w:spacing w:line="220" w:lineRule="exact"/>
              <w:ind w:left="-117" w:right="-90"/>
              <w:rPr>
                <w:rFonts w:cs="Times New Roman"/>
                <w:bCs/>
                <w:sz w:val="18"/>
                <w:szCs w:val="18"/>
              </w:rPr>
            </w:pPr>
            <w:r w:rsidRPr="00F120FC">
              <w:rPr>
                <w:rFonts w:cs="Times New Roman"/>
                <w:bCs/>
                <w:sz w:val="18"/>
                <w:szCs w:val="18"/>
              </w:rPr>
              <w:t>20,457</w:t>
            </w:r>
          </w:p>
        </w:tc>
      </w:tr>
      <w:tr w:rsidR="00D82F19" w:rsidRPr="00AB5DFA" w14:paraId="062F2CB7" w14:textId="77777777" w:rsidTr="00F77D24">
        <w:trPr>
          <w:cantSplit/>
        </w:trPr>
        <w:tc>
          <w:tcPr>
            <w:tcW w:w="2880" w:type="dxa"/>
            <w:vAlign w:val="bottom"/>
          </w:tcPr>
          <w:p w14:paraId="552D1D1D" w14:textId="77777777" w:rsidR="00D82F19" w:rsidRPr="00BD0CED" w:rsidRDefault="00D82F19" w:rsidP="00D82F19">
            <w:pPr>
              <w:tabs>
                <w:tab w:val="left" w:pos="250"/>
              </w:tabs>
              <w:spacing w:line="220" w:lineRule="exact"/>
              <w:ind w:left="-18" w:right="-270"/>
              <w:rPr>
                <w:rFonts w:cs="Times New Roman"/>
                <w:sz w:val="18"/>
                <w:szCs w:val="18"/>
                <w:lang w:bidi="th-TH"/>
              </w:rPr>
            </w:pPr>
            <w:r w:rsidRPr="00BD0CED">
              <w:rPr>
                <w:rFonts w:cs="Times New Roman"/>
                <w:sz w:val="18"/>
                <w:szCs w:val="18"/>
                <w:lang w:bidi="th-TH"/>
              </w:rPr>
              <w:t>Investments</w:t>
            </w:r>
          </w:p>
        </w:tc>
        <w:tc>
          <w:tcPr>
            <w:tcW w:w="450" w:type="dxa"/>
          </w:tcPr>
          <w:p w14:paraId="3EC2C2CB" w14:textId="6D871073" w:rsidR="00D82F19" w:rsidRPr="00F77D24" w:rsidRDefault="00D82F19" w:rsidP="00D82F19">
            <w:pPr>
              <w:spacing w:line="220" w:lineRule="exact"/>
              <w:ind w:left="-472" w:right="-462"/>
              <w:jc w:val="center"/>
              <w:rPr>
                <w:rFonts w:cs="Times New Roman"/>
                <w:i/>
                <w:iCs/>
                <w:sz w:val="18"/>
                <w:szCs w:val="18"/>
              </w:rPr>
            </w:pPr>
            <w:r w:rsidRPr="00BD0CED">
              <w:rPr>
                <w:rFonts w:cs="Times New Roman"/>
                <w:i/>
                <w:iCs/>
                <w:sz w:val="18"/>
                <w:szCs w:val="18"/>
              </w:rPr>
              <w:t>1</w:t>
            </w:r>
            <w:r w:rsidRPr="00F77D24">
              <w:rPr>
                <w:rFonts w:cs="Times New Roman"/>
                <w:i/>
                <w:iCs/>
                <w:sz w:val="18"/>
                <w:szCs w:val="18"/>
              </w:rPr>
              <w:t>0</w:t>
            </w:r>
          </w:p>
        </w:tc>
        <w:tc>
          <w:tcPr>
            <w:tcW w:w="1080" w:type="dxa"/>
            <w:vAlign w:val="bottom"/>
          </w:tcPr>
          <w:p w14:paraId="50B7B6BE" w14:textId="77777777" w:rsidR="00D82F19" w:rsidRPr="00F120FC"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236" w:type="dxa"/>
          </w:tcPr>
          <w:p w14:paraId="32EA7E6D" w14:textId="77777777" w:rsidR="00D82F19" w:rsidRPr="00F120FC"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1024" w:type="dxa"/>
          </w:tcPr>
          <w:p w14:paraId="3F1BE18A" w14:textId="77777777" w:rsidR="00D82F19" w:rsidRPr="00F120FC" w:rsidRDefault="00D82F19" w:rsidP="00D82F19">
            <w:pPr>
              <w:pStyle w:val="acctfourfigures"/>
              <w:tabs>
                <w:tab w:val="clear" w:pos="765"/>
                <w:tab w:val="decimal" w:pos="658"/>
              </w:tabs>
              <w:spacing w:line="220" w:lineRule="exact"/>
              <w:ind w:left="-135" w:right="-108"/>
              <w:rPr>
                <w:rFonts w:cs="Times New Roman"/>
                <w:bCs/>
                <w:sz w:val="18"/>
                <w:szCs w:val="18"/>
              </w:rPr>
            </w:pPr>
          </w:p>
        </w:tc>
        <w:tc>
          <w:tcPr>
            <w:tcW w:w="270" w:type="dxa"/>
          </w:tcPr>
          <w:p w14:paraId="29345C70" w14:textId="77777777" w:rsidR="00D82F19" w:rsidRPr="00F120FC"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990" w:type="dxa"/>
          </w:tcPr>
          <w:p w14:paraId="6900E88C" w14:textId="67F47B8A" w:rsidR="00D82F19" w:rsidRPr="00F120FC" w:rsidRDefault="00D82F19" w:rsidP="00D82F19">
            <w:pPr>
              <w:pStyle w:val="acctfourfigures"/>
              <w:tabs>
                <w:tab w:val="clear" w:pos="765"/>
                <w:tab w:val="decimal" w:pos="795"/>
              </w:tabs>
              <w:spacing w:line="220" w:lineRule="exact"/>
              <w:ind w:left="-135" w:right="-108"/>
              <w:rPr>
                <w:rFonts w:cs="Times New Roman"/>
                <w:bCs/>
                <w:sz w:val="18"/>
                <w:szCs w:val="18"/>
              </w:rPr>
            </w:pPr>
          </w:p>
        </w:tc>
        <w:tc>
          <w:tcPr>
            <w:tcW w:w="236" w:type="dxa"/>
            <w:vAlign w:val="bottom"/>
          </w:tcPr>
          <w:p w14:paraId="62E6319A" w14:textId="77777777" w:rsidR="00D82F19" w:rsidRPr="00F120FC"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3409CC9E" w14:textId="77777777"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76FBA3E9" w14:textId="77777777" w:rsidR="00D82F19" w:rsidRPr="00F120FC"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2ECC0BAB" w14:textId="77777777"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64E879DB" w14:textId="77777777" w:rsidR="00D82F19" w:rsidRPr="00F120FC" w:rsidRDefault="00D82F19" w:rsidP="00D82F19">
            <w:pPr>
              <w:tabs>
                <w:tab w:val="decimal" w:pos="880"/>
              </w:tabs>
              <w:spacing w:line="220" w:lineRule="exact"/>
              <w:ind w:left="-135" w:right="-108"/>
              <w:rPr>
                <w:rFonts w:cs="Times New Roman"/>
                <w:bCs/>
                <w:sz w:val="18"/>
                <w:szCs w:val="18"/>
              </w:rPr>
            </w:pPr>
          </w:p>
        </w:tc>
        <w:tc>
          <w:tcPr>
            <w:tcW w:w="1080" w:type="dxa"/>
          </w:tcPr>
          <w:p w14:paraId="4597C57D" w14:textId="77777777" w:rsidR="00D82F19" w:rsidRPr="00F120FC" w:rsidRDefault="00D82F19" w:rsidP="00D82F19">
            <w:pPr>
              <w:pStyle w:val="acctfourfigures"/>
              <w:tabs>
                <w:tab w:val="clear" w:pos="765"/>
                <w:tab w:val="decimal" w:pos="795"/>
              </w:tabs>
              <w:spacing w:line="220" w:lineRule="exact"/>
              <w:ind w:left="-135" w:right="-108"/>
              <w:rPr>
                <w:rFonts w:cs="Times New Roman"/>
                <w:bCs/>
                <w:sz w:val="18"/>
                <w:szCs w:val="18"/>
              </w:rPr>
            </w:pPr>
          </w:p>
        </w:tc>
        <w:tc>
          <w:tcPr>
            <w:tcW w:w="236" w:type="dxa"/>
          </w:tcPr>
          <w:p w14:paraId="6A801AB5" w14:textId="77777777" w:rsidR="00D82F19" w:rsidRPr="00F120FC" w:rsidRDefault="00D82F19" w:rsidP="00D82F19">
            <w:pPr>
              <w:tabs>
                <w:tab w:val="decimal" w:pos="880"/>
              </w:tabs>
              <w:spacing w:line="220" w:lineRule="exact"/>
              <w:ind w:left="-135" w:right="-108"/>
              <w:rPr>
                <w:rFonts w:cs="Times New Roman"/>
                <w:bCs/>
                <w:sz w:val="18"/>
                <w:szCs w:val="18"/>
              </w:rPr>
            </w:pPr>
          </w:p>
        </w:tc>
        <w:tc>
          <w:tcPr>
            <w:tcW w:w="1114" w:type="dxa"/>
          </w:tcPr>
          <w:p w14:paraId="4F8D8AD6" w14:textId="77777777" w:rsidR="00D82F19" w:rsidRPr="00F120FC" w:rsidRDefault="00D82F19" w:rsidP="00D82F19">
            <w:pPr>
              <w:pStyle w:val="acctfourfigures"/>
              <w:tabs>
                <w:tab w:val="clear" w:pos="765"/>
                <w:tab w:val="decimal" w:pos="907"/>
              </w:tabs>
              <w:spacing w:line="220" w:lineRule="exact"/>
              <w:ind w:left="-135" w:right="-108"/>
              <w:rPr>
                <w:rFonts w:cs="Times New Roman"/>
                <w:bCs/>
                <w:sz w:val="18"/>
                <w:szCs w:val="18"/>
              </w:rPr>
            </w:pPr>
          </w:p>
        </w:tc>
        <w:tc>
          <w:tcPr>
            <w:tcW w:w="270" w:type="dxa"/>
          </w:tcPr>
          <w:p w14:paraId="041421F7" w14:textId="77777777" w:rsidR="00D82F19" w:rsidRPr="00F120FC" w:rsidRDefault="00D82F19" w:rsidP="00D82F19">
            <w:pPr>
              <w:tabs>
                <w:tab w:val="decimal" w:pos="880"/>
              </w:tabs>
              <w:spacing w:line="220" w:lineRule="exact"/>
              <w:ind w:left="-135" w:right="-108"/>
              <w:rPr>
                <w:rFonts w:cs="Times New Roman"/>
                <w:bCs/>
                <w:sz w:val="18"/>
                <w:szCs w:val="18"/>
              </w:rPr>
            </w:pPr>
          </w:p>
        </w:tc>
        <w:tc>
          <w:tcPr>
            <w:tcW w:w="1080" w:type="dxa"/>
            <w:vAlign w:val="bottom"/>
          </w:tcPr>
          <w:p w14:paraId="1367BBA1" w14:textId="77777777" w:rsidR="00D82F19" w:rsidRPr="00F120FC" w:rsidRDefault="00D82F19" w:rsidP="00D82F19">
            <w:pPr>
              <w:pStyle w:val="acctfourfigures"/>
              <w:tabs>
                <w:tab w:val="clear" w:pos="765"/>
                <w:tab w:val="decimal" w:pos="878"/>
              </w:tabs>
              <w:spacing w:line="220" w:lineRule="exact"/>
              <w:ind w:left="-135" w:right="-108"/>
              <w:rPr>
                <w:rFonts w:cs="Times New Roman"/>
                <w:bCs/>
                <w:sz w:val="18"/>
                <w:szCs w:val="18"/>
              </w:rPr>
            </w:pPr>
          </w:p>
        </w:tc>
        <w:tc>
          <w:tcPr>
            <w:tcW w:w="243" w:type="dxa"/>
            <w:gridSpan w:val="2"/>
          </w:tcPr>
          <w:p w14:paraId="0D95BA20" w14:textId="77777777" w:rsidR="00D82F19" w:rsidRPr="00F120FC" w:rsidRDefault="00D82F19" w:rsidP="00D82F19">
            <w:pPr>
              <w:tabs>
                <w:tab w:val="decimal" w:pos="880"/>
              </w:tabs>
              <w:spacing w:line="220" w:lineRule="exact"/>
              <w:ind w:left="-135" w:right="-108"/>
              <w:rPr>
                <w:rFonts w:cs="Times New Roman"/>
                <w:bCs/>
                <w:sz w:val="18"/>
                <w:szCs w:val="18"/>
              </w:rPr>
            </w:pPr>
          </w:p>
        </w:tc>
        <w:tc>
          <w:tcPr>
            <w:tcW w:w="1107" w:type="dxa"/>
          </w:tcPr>
          <w:p w14:paraId="44121EAA" w14:textId="77777777" w:rsidR="00D82F19" w:rsidRPr="00F120FC" w:rsidRDefault="00D82F19" w:rsidP="00D82F19">
            <w:pPr>
              <w:pStyle w:val="acctfourfigures"/>
              <w:tabs>
                <w:tab w:val="clear" w:pos="765"/>
                <w:tab w:val="decimal" w:pos="822"/>
              </w:tabs>
              <w:spacing w:line="220" w:lineRule="exact"/>
              <w:ind w:left="-117" w:right="-90"/>
              <w:rPr>
                <w:rFonts w:cs="Times New Roman"/>
                <w:bCs/>
                <w:sz w:val="18"/>
                <w:szCs w:val="18"/>
              </w:rPr>
            </w:pPr>
          </w:p>
        </w:tc>
      </w:tr>
      <w:tr w:rsidR="00D82F19" w:rsidRPr="00AB5DFA" w14:paraId="484AF312" w14:textId="77777777" w:rsidTr="00F77D24">
        <w:trPr>
          <w:cantSplit/>
        </w:trPr>
        <w:tc>
          <w:tcPr>
            <w:tcW w:w="2880" w:type="dxa"/>
          </w:tcPr>
          <w:p w14:paraId="5AD30A7F" w14:textId="77777777" w:rsidR="00D82F19" w:rsidRPr="00BD0CED" w:rsidRDefault="00D82F19" w:rsidP="00D82F19">
            <w:pPr>
              <w:tabs>
                <w:tab w:val="left" w:pos="164"/>
              </w:tabs>
              <w:spacing w:line="220" w:lineRule="exact"/>
              <w:ind w:left="-14" w:right="-274"/>
              <w:rPr>
                <w:rFonts w:cs="Times New Roman"/>
                <w:sz w:val="18"/>
                <w:szCs w:val="18"/>
                <w:cs/>
                <w:lang w:bidi="th-TH"/>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Debt</w:t>
            </w:r>
            <w:r w:rsidRPr="00BD0CED">
              <w:rPr>
                <w:rFonts w:cs="Times New Roman"/>
                <w:sz w:val="18"/>
                <w:szCs w:val="18"/>
                <w:cs/>
                <w:lang w:bidi="th-TH"/>
              </w:rPr>
              <w:t xml:space="preserve"> </w:t>
            </w:r>
            <w:r w:rsidRPr="00BD0CED">
              <w:rPr>
                <w:rFonts w:cs="Times New Roman"/>
                <w:sz w:val="18"/>
                <w:szCs w:val="18"/>
                <w:lang w:bidi="th-TH"/>
              </w:rPr>
              <w:t>instruments</w:t>
            </w:r>
          </w:p>
        </w:tc>
        <w:tc>
          <w:tcPr>
            <w:tcW w:w="450" w:type="dxa"/>
          </w:tcPr>
          <w:p w14:paraId="6D4695CE" w14:textId="77777777" w:rsidR="00D82F19" w:rsidRPr="00BD0CED" w:rsidRDefault="00D82F19" w:rsidP="00D82F19">
            <w:pPr>
              <w:spacing w:line="220" w:lineRule="exact"/>
              <w:ind w:left="-472" w:right="-462"/>
              <w:jc w:val="center"/>
              <w:rPr>
                <w:rFonts w:cs="Times New Roman"/>
                <w:i/>
                <w:iCs/>
                <w:sz w:val="18"/>
                <w:szCs w:val="18"/>
              </w:rPr>
            </w:pPr>
          </w:p>
        </w:tc>
        <w:tc>
          <w:tcPr>
            <w:tcW w:w="1080" w:type="dxa"/>
          </w:tcPr>
          <w:p w14:paraId="47EE00B6" w14:textId="5AD8D9E1"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cs/>
                <w:lang w:bidi="th-TH"/>
              </w:rPr>
            </w:pPr>
            <w:r w:rsidRPr="00AA6956">
              <w:rPr>
                <w:rFonts w:cs="Times New Roman"/>
                <w:bCs/>
                <w:sz w:val="18"/>
                <w:szCs w:val="18"/>
                <w:lang w:val="en-US" w:bidi="th-TH"/>
              </w:rPr>
              <w:t>-</w:t>
            </w:r>
          </w:p>
        </w:tc>
        <w:tc>
          <w:tcPr>
            <w:tcW w:w="236" w:type="dxa"/>
          </w:tcPr>
          <w:p w14:paraId="109E3025"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024" w:type="dxa"/>
          </w:tcPr>
          <w:p w14:paraId="734800A8" w14:textId="4C2B6DEB" w:rsidR="00D82F19" w:rsidRPr="00F120FC" w:rsidRDefault="00D82F19" w:rsidP="00D82F19">
            <w:pPr>
              <w:pStyle w:val="acctfourfigures"/>
              <w:tabs>
                <w:tab w:val="clear" w:pos="765"/>
                <w:tab w:val="decimal" w:pos="658"/>
              </w:tabs>
              <w:spacing w:line="220" w:lineRule="exact"/>
              <w:ind w:left="-135" w:right="-108"/>
              <w:rPr>
                <w:rFonts w:cs="Times New Roman"/>
                <w:bCs/>
                <w:sz w:val="18"/>
                <w:szCs w:val="18"/>
                <w:lang w:val="en-US" w:bidi="th-TH"/>
              </w:rPr>
            </w:pPr>
            <w:r w:rsidRPr="00AA6956">
              <w:rPr>
                <w:rFonts w:cs="Times New Roman"/>
                <w:bCs/>
                <w:sz w:val="18"/>
                <w:szCs w:val="18"/>
                <w:lang w:val="en-US" w:bidi="th-TH"/>
              </w:rPr>
              <w:t>-</w:t>
            </w:r>
          </w:p>
        </w:tc>
        <w:tc>
          <w:tcPr>
            <w:tcW w:w="270" w:type="dxa"/>
          </w:tcPr>
          <w:p w14:paraId="6BD8037A"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lang w:val="en-US" w:bidi="th-TH"/>
              </w:rPr>
            </w:pPr>
          </w:p>
        </w:tc>
        <w:tc>
          <w:tcPr>
            <w:tcW w:w="990" w:type="dxa"/>
            <w:vAlign w:val="bottom"/>
          </w:tcPr>
          <w:p w14:paraId="1FA9AFBE" w14:textId="3924C0C4" w:rsidR="00D82F19" w:rsidRPr="00F120FC" w:rsidRDefault="00D82F19" w:rsidP="00D82F19">
            <w:pPr>
              <w:pStyle w:val="acctfourfigures"/>
              <w:tabs>
                <w:tab w:val="clear" w:pos="765"/>
                <w:tab w:val="decimal" w:pos="795"/>
              </w:tabs>
              <w:spacing w:line="220" w:lineRule="exact"/>
              <w:ind w:left="-135" w:right="-108"/>
              <w:rPr>
                <w:rFonts w:cs="Times New Roman"/>
                <w:bCs/>
                <w:sz w:val="18"/>
                <w:szCs w:val="18"/>
              </w:rPr>
            </w:pPr>
            <w:r w:rsidRPr="00AA6956">
              <w:rPr>
                <w:rFonts w:cs="Times New Roman"/>
                <w:bCs/>
                <w:sz w:val="18"/>
                <w:szCs w:val="18"/>
                <w:lang w:val="en-US" w:bidi="th-TH"/>
              </w:rPr>
              <w:t>2,749,</w:t>
            </w:r>
            <w:r w:rsidRPr="00AA6956">
              <w:rPr>
                <w:rFonts w:cs="Times New Roman"/>
                <w:bCs/>
                <w:sz w:val="18"/>
                <w:szCs w:val="18"/>
              </w:rPr>
              <w:t>997</w:t>
            </w:r>
          </w:p>
        </w:tc>
        <w:tc>
          <w:tcPr>
            <w:tcW w:w="236" w:type="dxa"/>
            <w:vAlign w:val="bottom"/>
          </w:tcPr>
          <w:p w14:paraId="4BC7DD9F"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4D8DEF2F" w14:textId="5203E45C"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w:t>
            </w:r>
          </w:p>
        </w:tc>
        <w:tc>
          <w:tcPr>
            <w:tcW w:w="236" w:type="dxa"/>
          </w:tcPr>
          <w:p w14:paraId="591DB06B"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6305EA9C" w14:textId="7A5C905C"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lang w:val="en-US" w:bidi="th-TH"/>
              </w:rPr>
              <w:t>2,749,</w:t>
            </w:r>
            <w:r w:rsidRPr="00AA6956">
              <w:rPr>
                <w:rFonts w:cs="Times New Roman"/>
                <w:bCs/>
                <w:sz w:val="18"/>
                <w:szCs w:val="18"/>
              </w:rPr>
              <w:t>997</w:t>
            </w:r>
          </w:p>
        </w:tc>
        <w:tc>
          <w:tcPr>
            <w:tcW w:w="270" w:type="dxa"/>
          </w:tcPr>
          <w:p w14:paraId="75065888" w14:textId="77777777" w:rsidR="00D82F19" w:rsidRPr="00F120FC" w:rsidRDefault="00D82F19" w:rsidP="00D82F19">
            <w:pPr>
              <w:tabs>
                <w:tab w:val="decimal" w:pos="880"/>
              </w:tabs>
              <w:spacing w:line="220" w:lineRule="exact"/>
              <w:ind w:left="-14" w:right="-180"/>
              <w:rPr>
                <w:rFonts w:cs="Times New Roman"/>
                <w:bCs/>
                <w:sz w:val="18"/>
                <w:szCs w:val="18"/>
              </w:rPr>
            </w:pPr>
          </w:p>
        </w:tc>
        <w:tc>
          <w:tcPr>
            <w:tcW w:w="1080" w:type="dxa"/>
            <w:vAlign w:val="bottom"/>
          </w:tcPr>
          <w:p w14:paraId="0F7F4EE6" w14:textId="4C1B0BB0" w:rsidR="00D82F19" w:rsidRPr="00F120FC" w:rsidRDefault="00D82F19" w:rsidP="00D82F19">
            <w:pPr>
              <w:pStyle w:val="acctfourfigures"/>
              <w:tabs>
                <w:tab w:val="clear" w:pos="765"/>
                <w:tab w:val="decimal" w:pos="795"/>
              </w:tabs>
              <w:spacing w:line="220" w:lineRule="exact"/>
              <w:ind w:left="-14" w:right="-180"/>
              <w:rPr>
                <w:rFonts w:cs="Times New Roman"/>
                <w:bCs/>
                <w:sz w:val="18"/>
                <w:szCs w:val="18"/>
              </w:rPr>
            </w:pPr>
            <w:r w:rsidRPr="00AA6956">
              <w:rPr>
                <w:rFonts w:cs="Times New Roman"/>
                <w:bCs/>
                <w:sz w:val="18"/>
                <w:szCs w:val="18"/>
              </w:rPr>
              <w:t>-</w:t>
            </w:r>
          </w:p>
        </w:tc>
        <w:tc>
          <w:tcPr>
            <w:tcW w:w="236" w:type="dxa"/>
          </w:tcPr>
          <w:p w14:paraId="220279D7" w14:textId="77777777" w:rsidR="00D82F19" w:rsidRPr="00F120FC" w:rsidRDefault="00D82F19" w:rsidP="00D82F19">
            <w:pPr>
              <w:tabs>
                <w:tab w:val="decimal" w:pos="880"/>
              </w:tabs>
              <w:spacing w:line="220" w:lineRule="exact"/>
              <w:ind w:left="-14" w:right="-180"/>
              <w:rPr>
                <w:rFonts w:cs="Times New Roman"/>
                <w:bCs/>
                <w:sz w:val="18"/>
                <w:szCs w:val="18"/>
              </w:rPr>
            </w:pPr>
          </w:p>
        </w:tc>
        <w:tc>
          <w:tcPr>
            <w:tcW w:w="1114" w:type="dxa"/>
            <w:vAlign w:val="bottom"/>
          </w:tcPr>
          <w:p w14:paraId="5408EDFE" w14:textId="449C38ED" w:rsidR="00D82F19" w:rsidRPr="00F120FC" w:rsidRDefault="00D82F19" w:rsidP="00D82F19">
            <w:pPr>
              <w:pStyle w:val="acctfourfigures"/>
              <w:tabs>
                <w:tab w:val="clear" w:pos="765"/>
                <w:tab w:val="decimal" w:pos="907"/>
              </w:tabs>
              <w:spacing w:line="220" w:lineRule="exact"/>
              <w:ind w:left="-135" w:right="-108"/>
              <w:rPr>
                <w:rFonts w:cs="Times New Roman"/>
                <w:bCs/>
                <w:sz w:val="18"/>
                <w:szCs w:val="18"/>
              </w:rPr>
            </w:pPr>
            <w:r w:rsidRPr="00AA6956">
              <w:rPr>
                <w:rFonts w:cs="Times New Roman"/>
                <w:bCs/>
                <w:sz w:val="18"/>
                <w:szCs w:val="18"/>
                <w:lang w:val="en-US" w:bidi="th-TH"/>
              </w:rPr>
              <w:t>2,749,</w:t>
            </w:r>
            <w:r w:rsidRPr="00AA6956">
              <w:rPr>
                <w:rFonts w:cs="Times New Roman"/>
                <w:bCs/>
                <w:sz w:val="18"/>
                <w:szCs w:val="18"/>
              </w:rPr>
              <w:t>997</w:t>
            </w:r>
          </w:p>
        </w:tc>
        <w:tc>
          <w:tcPr>
            <w:tcW w:w="270" w:type="dxa"/>
          </w:tcPr>
          <w:p w14:paraId="759F0EA6" w14:textId="77777777" w:rsidR="00D82F19" w:rsidRPr="00F120FC" w:rsidRDefault="00D82F19" w:rsidP="00D82F19">
            <w:pPr>
              <w:tabs>
                <w:tab w:val="decimal" w:pos="880"/>
              </w:tabs>
              <w:spacing w:line="220" w:lineRule="exact"/>
              <w:ind w:left="-14" w:right="-180"/>
              <w:rPr>
                <w:rFonts w:cs="Times New Roman"/>
                <w:bCs/>
                <w:sz w:val="18"/>
                <w:szCs w:val="18"/>
              </w:rPr>
            </w:pPr>
          </w:p>
        </w:tc>
        <w:tc>
          <w:tcPr>
            <w:tcW w:w="1080" w:type="dxa"/>
          </w:tcPr>
          <w:p w14:paraId="7201ED4A" w14:textId="3840BBB5" w:rsidR="00D82F19" w:rsidRPr="00F120FC" w:rsidRDefault="00D82F19" w:rsidP="00D82F19">
            <w:pPr>
              <w:pStyle w:val="acctfourfigures"/>
              <w:tabs>
                <w:tab w:val="clear" w:pos="765"/>
                <w:tab w:val="decimal" w:pos="878"/>
              </w:tabs>
              <w:spacing w:line="220" w:lineRule="exact"/>
              <w:ind w:left="-14" w:right="-180"/>
              <w:rPr>
                <w:rFonts w:cs="Times New Roman"/>
                <w:bCs/>
                <w:sz w:val="18"/>
                <w:szCs w:val="18"/>
              </w:rPr>
            </w:pPr>
            <w:r w:rsidRPr="00AA6956">
              <w:rPr>
                <w:rFonts w:cs="Times New Roman"/>
                <w:bCs/>
                <w:sz w:val="18"/>
                <w:szCs w:val="18"/>
                <w:lang w:val="en-US" w:bidi="th-TH"/>
              </w:rPr>
              <w:t>-</w:t>
            </w:r>
          </w:p>
        </w:tc>
        <w:tc>
          <w:tcPr>
            <w:tcW w:w="243" w:type="dxa"/>
            <w:gridSpan w:val="2"/>
          </w:tcPr>
          <w:p w14:paraId="4EF91ACE" w14:textId="77777777" w:rsidR="00D82F19" w:rsidRPr="00F120FC" w:rsidRDefault="00D82F19" w:rsidP="00D82F19">
            <w:pPr>
              <w:tabs>
                <w:tab w:val="decimal" w:pos="880"/>
              </w:tabs>
              <w:spacing w:line="220" w:lineRule="exact"/>
              <w:ind w:left="-14" w:right="-180"/>
              <w:rPr>
                <w:rFonts w:cs="Times New Roman"/>
                <w:bCs/>
                <w:sz w:val="18"/>
                <w:szCs w:val="18"/>
              </w:rPr>
            </w:pPr>
          </w:p>
        </w:tc>
        <w:tc>
          <w:tcPr>
            <w:tcW w:w="1107" w:type="dxa"/>
            <w:vAlign w:val="bottom"/>
          </w:tcPr>
          <w:p w14:paraId="45863278" w14:textId="266DDFE7" w:rsidR="00D82F19" w:rsidRPr="00F120FC" w:rsidRDefault="00D82F19" w:rsidP="00D82F19">
            <w:pPr>
              <w:pStyle w:val="acctfourfigures"/>
              <w:tabs>
                <w:tab w:val="clear" w:pos="765"/>
                <w:tab w:val="decimal" w:pos="822"/>
              </w:tabs>
              <w:spacing w:line="220" w:lineRule="exact"/>
              <w:ind w:left="-117" w:right="-90"/>
              <w:rPr>
                <w:rFonts w:cs="Times New Roman"/>
                <w:bCs/>
                <w:sz w:val="18"/>
                <w:szCs w:val="18"/>
              </w:rPr>
            </w:pPr>
            <w:r w:rsidRPr="00AA6956">
              <w:rPr>
                <w:rFonts w:cs="Times New Roman"/>
                <w:bCs/>
                <w:sz w:val="18"/>
                <w:szCs w:val="18"/>
                <w:lang w:val="en-US" w:bidi="th-TH"/>
              </w:rPr>
              <w:t>2,749,</w:t>
            </w:r>
            <w:r w:rsidRPr="00AA6956">
              <w:rPr>
                <w:rFonts w:cs="Times New Roman"/>
                <w:bCs/>
                <w:sz w:val="18"/>
                <w:szCs w:val="18"/>
              </w:rPr>
              <w:t>997</w:t>
            </w:r>
          </w:p>
        </w:tc>
      </w:tr>
      <w:tr w:rsidR="00D82F19" w:rsidRPr="00AB5DFA" w14:paraId="4E02AAF0" w14:textId="77777777" w:rsidTr="00F77D24">
        <w:trPr>
          <w:cantSplit/>
        </w:trPr>
        <w:tc>
          <w:tcPr>
            <w:tcW w:w="2880" w:type="dxa"/>
            <w:vAlign w:val="bottom"/>
          </w:tcPr>
          <w:p w14:paraId="7E5BCC55" w14:textId="77777777" w:rsidR="00D82F19" w:rsidRPr="00BD0CED" w:rsidRDefault="00D82F19" w:rsidP="00D82F19">
            <w:pPr>
              <w:tabs>
                <w:tab w:val="left" w:pos="160"/>
              </w:tabs>
              <w:spacing w:line="220" w:lineRule="exact"/>
              <w:ind w:left="-18" w:right="-108"/>
              <w:rPr>
                <w:rFonts w:cs="Times New Roman"/>
                <w:sz w:val="18"/>
                <w:szCs w:val="18"/>
              </w:rPr>
            </w:pPr>
            <w:r w:rsidRPr="00BD0CED">
              <w:rPr>
                <w:rFonts w:cs="Times New Roman"/>
                <w:sz w:val="18"/>
                <w:szCs w:val="18"/>
                <w:cs/>
                <w:lang w:bidi="th-TH"/>
              </w:rPr>
              <w:t>-</w:t>
            </w:r>
            <w:r w:rsidRPr="00BD0CED">
              <w:rPr>
                <w:rFonts w:cs="Times New Roman"/>
                <w:sz w:val="18"/>
                <w:szCs w:val="18"/>
              </w:rPr>
              <w:tab/>
              <w:t>Equity instruments</w:t>
            </w:r>
          </w:p>
        </w:tc>
        <w:tc>
          <w:tcPr>
            <w:tcW w:w="450" w:type="dxa"/>
          </w:tcPr>
          <w:p w14:paraId="22BACE12" w14:textId="77777777" w:rsidR="00D82F19" w:rsidRPr="00BD0CED" w:rsidRDefault="00D82F19" w:rsidP="00D82F19">
            <w:pPr>
              <w:spacing w:line="220" w:lineRule="exact"/>
              <w:ind w:left="-472" w:right="-462"/>
              <w:jc w:val="center"/>
              <w:rPr>
                <w:rFonts w:cs="Times New Roman"/>
                <w:i/>
                <w:iCs/>
                <w:sz w:val="18"/>
                <w:szCs w:val="18"/>
              </w:rPr>
            </w:pPr>
          </w:p>
        </w:tc>
        <w:tc>
          <w:tcPr>
            <w:tcW w:w="1080" w:type="dxa"/>
          </w:tcPr>
          <w:p w14:paraId="73803F4F" w14:textId="60336FE4"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r w:rsidRPr="00AA6956">
              <w:rPr>
                <w:rFonts w:cs="Times New Roman"/>
                <w:bCs/>
                <w:sz w:val="18"/>
                <w:szCs w:val="18"/>
                <w:lang w:bidi="th-TH"/>
              </w:rPr>
              <w:t>-</w:t>
            </w:r>
          </w:p>
        </w:tc>
        <w:tc>
          <w:tcPr>
            <w:tcW w:w="236" w:type="dxa"/>
          </w:tcPr>
          <w:p w14:paraId="1A09B170"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024" w:type="dxa"/>
          </w:tcPr>
          <w:p w14:paraId="4F101E32" w14:textId="305868E7" w:rsidR="00D82F19" w:rsidRPr="00F120FC" w:rsidRDefault="00D82F19" w:rsidP="00D82F19">
            <w:pPr>
              <w:pStyle w:val="acctfourfigures"/>
              <w:tabs>
                <w:tab w:val="clear" w:pos="765"/>
                <w:tab w:val="decimal" w:pos="658"/>
              </w:tabs>
              <w:spacing w:line="220" w:lineRule="exact"/>
              <w:ind w:left="-135" w:right="-108"/>
              <w:rPr>
                <w:rFonts w:cs="Times New Roman"/>
                <w:bCs/>
                <w:sz w:val="18"/>
                <w:szCs w:val="18"/>
              </w:rPr>
            </w:pPr>
            <w:r w:rsidRPr="00AA6956">
              <w:rPr>
                <w:rFonts w:cs="Times New Roman"/>
                <w:bCs/>
                <w:sz w:val="18"/>
                <w:szCs w:val="18"/>
              </w:rPr>
              <w:t>-</w:t>
            </w:r>
          </w:p>
        </w:tc>
        <w:tc>
          <w:tcPr>
            <w:tcW w:w="270" w:type="dxa"/>
          </w:tcPr>
          <w:p w14:paraId="1BD215DF"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990" w:type="dxa"/>
            <w:vAlign w:val="bottom"/>
          </w:tcPr>
          <w:p w14:paraId="00E8D35C" w14:textId="4ABD2F0C" w:rsidR="00D82F19" w:rsidRPr="00F120FC" w:rsidRDefault="00D82F19" w:rsidP="00D82F19">
            <w:pPr>
              <w:pStyle w:val="acctfourfigures"/>
              <w:tabs>
                <w:tab w:val="clear" w:pos="765"/>
                <w:tab w:val="decimal" w:pos="795"/>
              </w:tabs>
              <w:spacing w:line="220" w:lineRule="exact"/>
              <w:ind w:left="-135" w:right="-108"/>
              <w:rPr>
                <w:rFonts w:cs="Times New Roman"/>
                <w:bCs/>
                <w:sz w:val="18"/>
                <w:szCs w:val="18"/>
              </w:rPr>
            </w:pPr>
            <w:r w:rsidRPr="00AA6956">
              <w:rPr>
                <w:rFonts w:cs="Times New Roman"/>
                <w:bCs/>
                <w:sz w:val="18"/>
                <w:szCs w:val="18"/>
              </w:rPr>
              <w:t>2,483</w:t>
            </w:r>
          </w:p>
        </w:tc>
        <w:tc>
          <w:tcPr>
            <w:tcW w:w="236" w:type="dxa"/>
            <w:vAlign w:val="bottom"/>
          </w:tcPr>
          <w:p w14:paraId="7F011056"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66DCC1FB" w14:textId="56C2C3FD"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w:t>
            </w:r>
          </w:p>
        </w:tc>
        <w:tc>
          <w:tcPr>
            <w:tcW w:w="236" w:type="dxa"/>
          </w:tcPr>
          <w:p w14:paraId="3E0AA09C"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38C06620" w14:textId="08E59894"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2,483</w:t>
            </w:r>
          </w:p>
        </w:tc>
        <w:tc>
          <w:tcPr>
            <w:tcW w:w="270" w:type="dxa"/>
          </w:tcPr>
          <w:p w14:paraId="481AB137"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080" w:type="dxa"/>
            <w:vAlign w:val="bottom"/>
          </w:tcPr>
          <w:p w14:paraId="430D71C8" w14:textId="6B1B2D2C" w:rsidR="00D82F19" w:rsidRPr="00F120FC" w:rsidRDefault="00D82F19" w:rsidP="00D82F19">
            <w:pPr>
              <w:pStyle w:val="acctfourfigures"/>
              <w:tabs>
                <w:tab w:val="clear" w:pos="765"/>
                <w:tab w:val="decimal" w:pos="795"/>
              </w:tabs>
              <w:spacing w:line="220" w:lineRule="exact"/>
              <w:ind w:left="-14" w:right="-180"/>
              <w:rPr>
                <w:rFonts w:cs="Times New Roman"/>
                <w:bCs/>
                <w:sz w:val="18"/>
                <w:szCs w:val="18"/>
              </w:rPr>
            </w:pPr>
            <w:r w:rsidRPr="00AA6956">
              <w:rPr>
                <w:rFonts w:cs="Times New Roman"/>
                <w:bCs/>
                <w:sz w:val="18"/>
                <w:szCs w:val="18"/>
              </w:rPr>
              <w:t>-</w:t>
            </w:r>
          </w:p>
        </w:tc>
        <w:tc>
          <w:tcPr>
            <w:tcW w:w="236" w:type="dxa"/>
          </w:tcPr>
          <w:p w14:paraId="75D2E796"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370B4ED8" w14:textId="0CA0CECC" w:rsidR="00D82F19" w:rsidRPr="00F120FC" w:rsidRDefault="00D82F19" w:rsidP="00D82F19">
            <w:pPr>
              <w:pStyle w:val="acctfourfigures"/>
              <w:tabs>
                <w:tab w:val="clear" w:pos="765"/>
                <w:tab w:val="decimal" w:pos="907"/>
              </w:tabs>
              <w:spacing w:line="220" w:lineRule="exact"/>
              <w:ind w:left="-135" w:right="-108"/>
              <w:rPr>
                <w:rFonts w:cs="Times New Roman"/>
                <w:bCs/>
                <w:sz w:val="18"/>
                <w:szCs w:val="18"/>
              </w:rPr>
            </w:pPr>
            <w:r w:rsidRPr="00AA6956">
              <w:rPr>
                <w:rFonts w:cs="Times New Roman"/>
                <w:bCs/>
                <w:sz w:val="18"/>
                <w:szCs w:val="18"/>
              </w:rPr>
              <w:t>-</w:t>
            </w:r>
          </w:p>
        </w:tc>
        <w:tc>
          <w:tcPr>
            <w:tcW w:w="270" w:type="dxa"/>
          </w:tcPr>
          <w:p w14:paraId="47DC76EE"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080" w:type="dxa"/>
            <w:vAlign w:val="bottom"/>
          </w:tcPr>
          <w:p w14:paraId="6FCB66B8" w14:textId="102A2B79" w:rsidR="00D82F19" w:rsidRPr="00F120FC" w:rsidRDefault="00D82F19" w:rsidP="00D82F19">
            <w:pPr>
              <w:pStyle w:val="acctfourfigures"/>
              <w:tabs>
                <w:tab w:val="clear" w:pos="765"/>
                <w:tab w:val="decimal" w:pos="878"/>
              </w:tabs>
              <w:spacing w:line="220" w:lineRule="exact"/>
              <w:ind w:left="-14" w:right="-180"/>
              <w:rPr>
                <w:rFonts w:cs="Times New Roman"/>
                <w:bCs/>
                <w:sz w:val="18"/>
                <w:szCs w:val="18"/>
              </w:rPr>
            </w:pPr>
            <w:r w:rsidRPr="00AA6956">
              <w:rPr>
                <w:rFonts w:cs="Times New Roman"/>
                <w:bCs/>
                <w:sz w:val="18"/>
                <w:szCs w:val="18"/>
              </w:rPr>
              <w:t>2,483</w:t>
            </w:r>
          </w:p>
        </w:tc>
        <w:tc>
          <w:tcPr>
            <w:tcW w:w="243" w:type="dxa"/>
            <w:gridSpan w:val="2"/>
          </w:tcPr>
          <w:p w14:paraId="69308E03" w14:textId="77777777" w:rsidR="00D82F19" w:rsidRPr="00F120FC" w:rsidRDefault="00D82F19" w:rsidP="00D82F19">
            <w:pPr>
              <w:tabs>
                <w:tab w:val="decimal" w:pos="880"/>
              </w:tabs>
              <w:spacing w:line="220" w:lineRule="exact"/>
              <w:ind w:left="-14" w:right="-180"/>
              <w:rPr>
                <w:rFonts w:cs="Times New Roman"/>
                <w:bCs/>
                <w:sz w:val="18"/>
                <w:szCs w:val="18"/>
              </w:rPr>
            </w:pPr>
          </w:p>
        </w:tc>
        <w:tc>
          <w:tcPr>
            <w:tcW w:w="1107" w:type="dxa"/>
          </w:tcPr>
          <w:p w14:paraId="06C4FBF5" w14:textId="3CD27FBF" w:rsidR="00D82F19" w:rsidRPr="00F120FC" w:rsidRDefault="00D82F19" w:rsidP="00D82F19">
            <w:pPr>
              <w:pStyle w:val="acctfourfigures"/>
              <w:tabs>
                <w:tab w:val="clear" w:pos="765"/>
                <w:tab w:val="decimal" w:pos="822"/>
              </w:tabs>
              <w:spacing w:line="220" w:lineRule="exact"/>
              <w:ind w:left="-117" w:right="-90"/>
              <w:rPr>
                <w:rFonts w:cs="Times New Roman"/>
                <w:bCs/>
                <w:sz w:val="18"/>
                <w:szCs w:val="18"/>
              </w:rPr>
            </w:pPr>
            <w:r w:rsidRPr="00AA6956">
              <w:rPr>
                <w:rFonts w:cs="Times New Roman"/>
                <w:bCs/>
                <w:sz w:val="18"/>
                <w:szCs w:val="18"/>
              </w:rPr>
              <w:t>2,483</w:t>
            </w:r>
          </w:p>
        </w:tc>
      </w:tr>
      <w:tr w:rsidR="00D82F19" w:rsidRPr="00AB5DFA" w14:paraId="75FBE28A" w14:textId="77777777" w:rsidTr="00F77D24">
        <w:trPr>
          <w:cantSplit/>
        </w:trPr>
        <w:tc>
          <w:tcPr>
            <w:tcW w:w="2880" w:type="dxa"/>
          </w:tcPr>
          <w:p w14:paraId="57649739" w14:textId="77777777" w:rsidR="00D82F19" w:rsidRPr="00BD0CED" w:rsidRDefault="00D82F19" w:rsidP="00D82F19">
            <w:pPr>
              <w:tabs>
                <w:tab w:val="left" w:pos="250"/>
                <w:tab w:val="decimal" w:pos="1020"/>
              </w:tabs>
              <w:spacing w:line="220" w:lineRule="exact"/>
              <w:ind w:left="-18" w:right="-270"/>
              <w:rPr>
                <w:rFonts w:cs="Times New Roman"/>
                <w:b/>
                <w:bCs/>
                <w:sz w:val="18"/>
                <w:szCs w:val="18"/>
                <w:lang w:bidi="th-TH"/>
              </w:rPr>
            </w:pPr>
          </w:p>
        </w:tc>
        <w:tc>
          <w:tcPr>
            <w:tcW w:w="450" w:type="dxa"/>
          </w:tcPr>
          <w:p w14:paraId="490A3DF9" w14:textId="77777777" w:rsidR="00D82F19" w:rsidRPr="00BD0CED" w:rsidRDefault="00D82F19" w:rsidP="00D82F19">
            <w:pPr>
              <w:spacing w:line="220" w:lineRule="exact"/>
              <w:ind w:left="-472" w:right="-462"/>
              <w:jc w:val="center"/>
              <w:rPr>
                <w:rFonts w:cs="Times New Roman"/>
                <w:i/>
                <w:iCs/>
                <w:sz w:val="18"/>
                <w:szCs w:val="18"/>
              </w:rPr>
            </w:pPr>
          </w:p>
        </w:tc>
        <w:tc>
          <w:tcPr>
            <w:tcW w:w="1080" w:type="dxa"/>
            <w:vAlign w:val="bottom"/>
          </w:tcPr>
          <w:p w14:paraId="28F85240"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59781E17"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024" w:type="dxa"/>
          </w:tcPr>
          <w:p w14:paraId="559E77E2" w14:textId="77777777" w:rsidR="00D82F19" w:rsidRPr="00F120FC" w:rsidRDefault="00D82F19" w:rsidP="00D82F19">
            <w:pPr>
              <w:pStyle w:val="acctfourfigures"/>
              <w:tabs>
                <w:tab w:val="clear" w:pos="765"/>
                <w:tab w:val="decimal" w:pos="658"/>
              </w:tabs>
              <w:spacing w:line="220" w:lineRule="exact"/>
              <w:ind w:left="-135" w:right="-108"/>
              <w:rPr>
                <w:rFonts w:cs="Times New Roman"/>
                <w:bCs/>
                <w:sz w:val="18"/>
                <w:szCs w:val="18"/>
              </w:rPr>
            </w:pPr>
          </w:p>
        </w:tc>
        <w:tc>
          <w:tcPr>
            <w:tcW w:w="270" w:type="dxa"/>
          </w:tcPr>
          <w:p w14:paraId="33519824"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990" w:type="dxa"/>
          </w:tcPr>
          <w:p w14:paraId="70274513" w14:textId="77F2A930" w:rsidR="00D82F19" w:rsidRPr="00F120FC" w:rsidRDefault="00D82F19" w:rsidP="00D82F19">
            <w:pPr>
              <w:pStyle w:val="acctfourfigures"/>
              <w:tabs>
                <w:tab w:val="clear" w:pos="765"/>
                <w:tab w:val="decimal" w:pos="795"/>
              </w:tabs>
              <w:spacing w:line="220" w:lineRule="exact"/>
              <w:ind w:left="-135" w:right="-108"/>
              <w:rPr>
                <w:rFonts w:cs="Times New Roman"/>
                <w:bCs/>
                <w:sz w:val="18"/>
                <w:szCs w:val="18"/>
              </w:rPr>
            </w:pPr>
          </w:p>
        </w:tc>
        <w:tc>
          <w:tcPr>
            <w:tcW w:w="236" w:type="dxa"/>
          </w:tcPr>
          <w:p w14:paraId="2D91D93F"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114" w:type="dxa"/>
          </w:tcPr>
          <w:p w14:paraId="4F481CBA" w14:textId="77777777"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1C82F96B"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114" w:type="dxa"/>
          </w:tcPr>
          <w:p w14:paraId="67A73C49" w14:textId="77777777"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15C0A220"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080" w:type="dxa"/>
          </w:tcPr>
          <w:p w14:paraId="1A1864CB" w14:textId="77777777" w:rsidR="00D82F19" w:rsidRPr="00F120FC" w:rsidRDefault="00D82F19" w:rsidP="00D82F19">
            <w:pPr>
              <w:tabs>
                <w:tab w:val="decimal" w:pos="795"/>
              </w:tabs>
              <w:spacing w:line="220" w:lineRule="exact"/>
              <w:ind w:left="-14" w:right="-180"/>
              <w:rPr>
                <w:rFonts w:cs="Times New Roman"/>
                <w:bCs/>
                <w:sz w:val="18"/>
                <w:szCs w:val="18"/>
                <w:lang w:val="en-US" w:bidi="th-TH"/>
              </w:rPr>
            </w:pPr>
          </w:p>
        </w:tc>
        <w:tc>
          <w:tcPr>
            <w:tcW w:w="236" w:type="dxa"/>
          </w:tcPr>
          <w:p w14:paraId="34DF77F1"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114" w:type="dxa"/>
          </w:tcPr>
          <w:p w14:paraId="7C093B3A" w14:textId="77777777" w:rsidR="00D82F19" w:rsidRPr="00F120FC" w:rsidRDefault="00D82F19" w:rsidP="00D82F19">
            <w:pPr>
              <w:tabs>
                <w:tab w:val="decimal" w:pos="907"/>
              </w:tabs>
              <w:spacing w:line="220" w:lineRule="exact"/>
              <w:ind w:left="-135" w:right="-108"/>
              <w:rPr>
                <w:rFonts w:cs="Times New Roman"/>
                <w:bCs/>
                <w:sz w:val="18"/>
                <w:szCs w:val="18"/>
              </w:rPr>
            </w:pPr>
          </w:p>
        </w:tc>
        <w:tc>
          <w:tcPr>
            <w:tcW w:w="270" w:type="dxa"/>
          </w:tcPr>
          <w:p w14:paraId="093228BE" w14:textId="77777777" w:rsidR="00D82F19" w:rsidRPr="00F120FC" w:rsidRDefault="00D82F19" w:rsidP="00D82F19">
            <w:pPr>
              <w:tabs>
                <w:tab w:val="decimal" w:pos="880"/>
              </w:tabs>
              <w:spacing w:line="220" w:lineRule="exact"/>
              <w:ind w:left="-14" w:right="-180"/>
              <w:rPr>
                <w:rFonts w:cs="Times New Roman"/>
                <w:bCs/>
                <w:sz w:val="18"/>
                <w:szCs w:val="18"/>
              </w:rPr>
            </w:pPr>
          </w:p>
        </w:tc>
        <w:tc>
          <w:tcPr>
            <w:tcW w:w="1080" w:type="dxa"/>
          </w:tcPr>
          <w:p w14:paraId="6451C07C" w14:textId="77777777" w:rsidR="00D82F19" w:rsidRPr="00F120FC" w:rsidRDefault="00D82F19" w:rsidP="00D82F19">
            <w:pPr>
              <w:tabs>
                <w:tab w:val="decimal" w:pos="878"/>
              </w:tabs>
              <w:spacing w:line="220" w:lineRule="exact"/>
              <w:ind w:left="-14" w:right="-180"/>
              <w:rPr>
                <w:rFonts w:cs="Times New Roman"/>
                <w:bCs/>
                <w:sz w:val="18"/>
                <w:szCs w:val="18"/>
              </w:rPr>
            </w:pPr>
          </w:p>
        </w:tc>
        <w:tc>
          <w:tcPr>
            <w:tcW w:w="243" w:type="dxa"/>
            <w:gridSpan w:val="2"/>
          </w:tcPr>
          <w:p w14:paraId="2F524F7B" w14:textId="77777777" w:rsidR="00D82F19" w:rsidRPr="00F120FC" w:rsidRDefault="00D82F19" w:rsidP="00D82F19">
            <w:pPr>
              <w:tabs>
                <w:tab w:val="decimal" w:pos="880"/>
              </w:tabs>
              <w:spacing w:line="220" w:lineRule="exact"/>
              <w:ind w:left="-14" w:right="-180"/>
              <w:rPr>
                <w:rFonts w:cs="Times New Roman"/>
                <w:bCs/>
                <w:sz w:val="18"/>
                <w:szCs w:val="18"/>
              </w:rPr>
            </w:pPr>
          </w:p>
        </w:tc>
        <w:tc>
          <w:tcPr>
            <w:tcW w:w="1107" w:type="dxa"/>
          </w:tcPr>
          <w:p w14:paraId="03BFF3E2" w14:textId="77777777" w:rsidR="00D82F19" w:rsidRPr="00F120FC" w:rsidRDefault="00D82F19" w:rsidP="00D82F19">
            <w:pPr>
              <w:tabs>
                <w:tab w:val="decimal" w:pos="822"/>
              </w:tabs>
              <w:spacing w:line="220" w:lineRule="exact"/>
              <w:ind w:left="-117" w:right="-90"/>
              <w:rPr>
                <w:rFonts w:cs="Times New Roman"/>
                <w:bCs/>
                <w:sz w:val="18"/>
                <w:szCs w:val="18"/>
              </w:rPr>
            </w:pPr>
          </w:p>
        </w:tc>
      </w:tr>
      <w:tr w:rsidR="00D82F19" w:rsidRPr="00AB5DFA" w14:paraId="6DB4E8EA" w14:textId="77777777" w:rsidTr="00F77D24">
        <w:trPr>
          <w:cantSplit/>
        </w:trPr>
        <w:tc>
          <w:tcPr>
            <w:tcW w:w="2880" w:type="dxa"/>
          </w:tcPr>
          <w:p w14:paraId="5B2EC63C" w14:textId="77777777" w:rsidR="00D82F19" w:rsidRPr="00BD0CED" w:rsidRDefault="00D82F19" w:rsidP="00D82F19">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liabilities</w:t>
            </w:r>
          </w:p>
        </w:tc>
        <w:tc>
          <w:tcPr>
            <w:tcW w:w="450" w:type="dxa"/>
          </w:tcPr>
          <w:p w14:paraId="2C77E09D" w14:textId="77777777" w:rsidR="00D82F19" w:rsidRPr="00BD0CED" w:rsidRDefault="00D82F19" w:rsidP="00D82F19">
            <w:pPr>
              <w:spacing w:line="220" w:lineRule="exact"/>
              <w:ind w:left="-472" w:right="-462"/>
              <w:jc w:val="center"/>
              <w:rPr>
                <w:rFonts w:cs="Times New Roman"/>
                <w:i/>
                <w:iCs/>
                <w:sz w:val="18"/>
                <w:szCs w:val="18"/>
              </w:rPr>
            </w:pPr>
          </w:p>
        </w:tc>
        <w:tc>
          <w:tcPr>
            <w:tcW w:w="1080" w:type="dxa"/>
            <w:vAlign w:val="bottom"/>
          </w:tcPr>
          <w:p w14:paraId="0DF0A155"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6369F97E" w14:textId="77777777" w:rsidR="00D82F19" w:rsidRPr="00F120FC"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6C51A56F" w14:textId="77777777" w:rsidR="00D82F19" w:rsidRPr="00F120FC" w:rsidRDefault="00D82F19" w:rsidP="00D82F19">
            <w:pPr>
              <w:pStyle w:val="acctfourfigures"/>
              <w:tabs>
                <w:tab w:val="clear" w:pos="765"/>
                <w:tab w:val="decimal" w:pos="658"/>
              </w:tabs>
              <w:spacing w:line="220" w:lineRule="exact"/>
              <w:ind w:left="-135" w:right="-108"/>
              <w:rPr>
                <w:rFonts w:cs="Times New Roman"/>
                <w:bCs/>
                <w:sz w:val="18"/>
                <w:szCs w:val="18"/>
                <w:rtl/>
                <w:cs/>
              </w:rPr>
            </w:pPr>
          </w:p>
        </w:tc>
        <w:tc>
          <w:tcPr>
            <w:tcW w:w="270" w:type="dxa"/>
          </w:tcPr>
          <w:p w14:paraId="67E96A2B" w14:textId="77777777" w:rsidR="00D82F19" w:rsidRPr="00F120FC"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739538C7" w14:textId="1DDDFAC0" w:rsidR="00D82F19" w:rsidRPr="00F120FC" w:rsidRDefault="00D82F19" w:rsidP="00D82F19">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3EB01A9C" w14:textId="77777777" w:rsidR="00D82F19" w:rsidRPr="00F120FC"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04F9B74E" w14:textId="77777777"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7AF9DCA3" w14:textId="77777777" w:rsidR="00D82F19" w:rsidRPr="00F120FC"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5E9246FC" w14:textId="77777777"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2CBA0F6F" w14:textId="77777777" w:rsidR="00D82F19" w:rsidRPr="00F120FC"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80" w:type="dxa"/>
          </w:tcPr>
          <w:p w14:paraId="78EEDFA6" w14:textId="77777777" w:rsidR="00D82F19" w:rsidRPr="00F120FC" w:rsidRDefault="00D82F19" w:rsidP="00D82F19">
            <w:pPr>
              <w:tabs>
                <w:tab w:val="decimal" w:pos="795"/>
              </w:tabs>
              <w:spacing w:line="220" w:lineRule="exact"/>
              <w:ind w:left="-14" w:right="-180"/>
              <w:rPr>
                <w:rFonts w:cs="Times New Roman"/>
                <w:bCs/>
                <w:sz w:val="18"/>
                <w:szCs w:val="18"/>
              </w:rPr>
            </w:pPr>
          </w:p>
        </w:tc>
        <w:tc>
          <w:tcPr>
            <w:tcW w:w="236" w:type="dxa"/>
          </w:tcPr>
          <w:p w14:paraId="7F06EAB2" w14:textId="77777777" w:rsidR="00D82F19" w:rsidRPr="00F120FC"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4766B78F" w14:textId="77777777" w:rsidR="00D82F19" w:rsidRPr="00F120FC" w:rsidRDefault="00D82F19" w:rsidP="00D82F19">
            <w:pPr>
              <w:pStyle w:val="acctfourfigures"/>
              <w:tabs>
                <w:tab w:val="clear" w:pos="765"/>
              </w:tabs>
              <w:spacing w:line="220" w:lineRule="exact"/>
              <w:ind w:left="-135" w:right="-108"/>
              <w:rPr>
                <w:rFonts w:cs="Times New Roman"/>
                <w:bCs/>
                <w:sz w:val="18"/>
                <w:szCs w:val="18"/>
              </w:rPr>
            </w:pPr>
          </w:p>
        </w:tc>
        <w:tc>
          <w:tcPr>
            <w:tcW w:w="270" w:type="dxa"/>
          </w:tcPr>
          <w:p w14:paraId="4A9CBD65" w14:textId="77777777" w:rsidR="00D82F19" w:rsidRPr="00F120FC"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7A1A9A5D" w14:textId="77777777" w:rsidR="00D82F19" w:rsidRPr="00F120FC" w:rsidRDefault="00D82F19" w:rsidP="00D82F19">
            <w:pPr>
              <w:pStyle w:val="acctfourfigures"/>
              <w:tabs>
                <w:tab w:val="clear" w:pos="765"/>
                <w:tab w:val="decimal" w:pos="878"/>
              </w:tabs>
              <w:spacing w:line="220" w:lineRule="exact"/>
              <w:ind w:left="-14" w:right="-180"/>
              <w:rPr>
                <w:rFonts w:cs="Times New Roman"/>
                <w:bCs/>
                <w:sz w:val="18"/>
                <w:szCs w:val="18"/>
              </w:rPr>
            </w:pPr>
          </w:p>
        </w:tc>
        <w:tc>
          <w:tcPr>
            <w:tcW w:w="243" w:type="dxa"/>
            <w:gridSpan w:val="2"/>
          </w:tcPr>
          <w:p w14:paraId="69A0D758" w14:textId="77777777" w:rsidR="00D82F19" w:rsidRPr="00F120FC"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07" w:type="dxa"/>
          </w:tcPr>
          <w:p w14:paraId="5A724B05" w14:textId="77777777" w:rsidR="00D82F19" w:rsidRPr="00F120FC" w:rsidRDefault="00D82F19" w:rsidP="00D82F19">
            <w:pPr>
              <w:pStyle w:val="acctfourfigures"/>
              <w:tabs>
                <w:tab w:val="clear" w:pos="765"/>
                <w:tab w:val="decimal" w:pos="822"/>
                <w:tab w:val="decimal" w:pos="970"/>
              </w:tabs>
              <w:spacing w:line="220" w:lineRule="exact"/>
              <w:ind w:left="-117" w:right="-90"/>
              <w:rPr>
                <w:rFonts w:cs="Times New Roman"/>
                <w:bCs/>
                <w:sz w:val="18"/>
                <w:szCs w:val="18"/>
              </w:rPr>
            </w:pPr>
          </w:p>
        </w:tc>
      </w:tr>
      <w:tr w:rsidR="00D82F19" w:rsidRPr="00AB5DFA" w14:paraId="09765014" w14:textId="77777777" w:rsidTr="00F77D24">
        <w:trPr>
          <w:cantSplit/>
        </w:trPr>
        <w:tc>
          <w:tcPr>
            <w:tcW w:w="2880" w:type="dxa"/>
            <w:vAlign w:val="bottom"/>
          </w:tcPr>
          <w:p w14:paraId="50583AA4" w14:textId="77777777" w:rsidR="00D82F19" w:rsidRPr="00BD0CED" w:rsidRDefault="00D82F19" w:rsidP="00D82F19">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Deposits</w:t>
            </w:r>
          </w:p>
        </w:tc>
        <w:tc>
          <w:tcPr>
            <w:tcW w:w="450" w:type="dxa"/>
            <w:vAlign w:val="bottom"/>
          </w:tcPr>
          <w:p w14:paraId="63CE7321" w14:textId="603C0B2F" w:rsidR="00D82F19" w:rsidRPr="00BD0CED" w:rsidRDefault="00D82F19" w:rsidP="00D82F19">
            <w:pPr>
              <w:spacing w:line="220" w:lineRule="exact"/>
              <w:ind w:left="-472" w:right="-462"/>
              <w:jc w:val="center"/>
              <w:rPr>
                <w:rFonts w:cs="Times New Roman"/>
                <w:i/>
                <w:iCs/>
                <w:sz w:val="18"/>
                <w:szCs w:val="18"/>
              </w:rPr>
            </w:pPr>
            <w:r w:rsidRPr="00BD0CED">
              <w:rPr>
                <w:rFonts w:cs="Times New Roman"/>
                <w:i/>
                <w:iCs/>
                <w:sz w:val="18"/>
                <w:szCs w:val="18"/>
              </w:rPr>
              <w:t>19</w:t>
            </w:r>
          </w:p>
        </w:tc>
        <w:tc>
          <w:tcPr>
            <w:tcW w:w="1080" w:type="dxa"/>
          </w:tcPr>
          <w:p w14:paraId="022392C2" w14:textId="2CC9793E"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r w:rsidRPr="00AA6956">
              <w:rPr>
                <w:rFonts w:cs="Times New Roman"/>
                <w:bCs/>
                <w:sz w:val="18"/>
                <w:szCs w:val="18"/>
                <w:lang w:val="en-US"/>
              </w:rPr>
              <w:t>-</w:t>
            </w:r>
          </w:p>
        </w:tc>
        <w:tc>
          <w:tcPr>
            <w:tcW w:w="236" w:type="dxa"/>
          </w:tcPr>
          <w:p w14:paraId="29C1C0D2"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024" w:type="dxa"/>
          </w:tcPr>
          <w:p w14:paraId="464A317B" w14:textId="483D0FC5" w:rsidR="00D82F19" w:rsidRPr="00F120FC" w:rsidRDefault="00D82F19" w:rsidP="00D82F19">
            <w:pPr>
              <w:tabs>
                <w:tab w:val="decimal" w:pos="658"/>
              </w:tabs>
              <w:spacing w:line="220" w:lineRule="exact"/>
              <w:ind w:left="-135" w:right="-108"/>
              <w:rPr>
                <w:rFonts w:cs="Times New Roman"/>
                <w:bCs/>
                <w:sz w:val="18"/>
                <w:szCs w:val="18"/>
                <w:lang w:val="en-US"/>
              </w:rPr>
            </w:pPr>
            <w:r w:rsidRPr="00AA6956">
              <w:rPr>
                <w:rFonts w:cs="Times New Roman"/>
                <w:sz w:val="18"/>
                <w:szCs w:val="18"/>
                <w:cs/>
                <w:lang w:val="en-US" w:bidi="th-TH"/>
              </w:rPr>
              <w:t>-</w:t>
            </w:r>
          </w:p>
        </w:tc>
        <w:tc>
          <w:tcPr>
            <w:tcW w:w="270" w:type="dxa"/>
          </w:tcPr>
          <w:p w14:paraId="78CA8DE8" w14:textId="77777777" w:rsidR="00D82F19" w:rsidRPr="00F120FC" w:rsidRDefault="00D82F19" w:rsidP="00D82F19">
            <w:pPr>
              <w:tabs>
                <w:tab w:val="decimal" w:pos="880"/>
              </w:tabs>
              <w:spacing w:line="220" w:lineRule="exact"/>
              <w:ind w:left="-14" w:right="-180"/>
              <w:rPr>
                <w:rFonts w:cs="Times New Roman"/>
                <w:bCs/>
                <w:sz w:val="18"/>
                <w:szCs w:val="18"/>
                <w:lang w:val="en-US"/>
              </w:rPr>
            </w:pPr>
          </w:p>
        </w:tc>
        <w:tc>
          <w:tcPr>
            <w:tcW w:w="990" w:type="dxa"/>
            <w:vAlign w:val="bottom"/>
          </w:tcPr>
          <w:p w14:paraId="090EEF71" w14:textId="6992E702" w:rsidR="00D82F19" w:rsidRPr="00F120FC" w:rsidRDefault="00D82F19" w:rsidP="00D82F19">
            <w:pPr>
              <w:tabs>
                <w:tab w:val="decimal" w:pos="795"/>
              </w:tabs>
              <w:spacing w:line="220" w:lineRule="exact"/>
              <w:ind w:left="-135" w:right="-108"/>
              <w:rPr>
                <w:rFonts w:cs="Times New Roman"/>
                <w:bCs/>
                <w:sz w:val="18"/>
                <w:szCs w:val="18"/>
                <w:rtl/>
                <w:cs/>
                <w:lang w:bidi="th-TH"/>
              </w:rPr>
            </w:pPr>
            <w:r w:rsidRPr="00AA6956">
              <w:rPr>
                <w:rFonts w:cs="Times New Roman"/>
                <w:sz w:val="18"/>
                <w:szCs w:val="18"/>
                <w:lang w:val="en-US"/>
              </w:rPr>
              <w:t>-</w:t>
            </w:r>
          </w:p>
        </w:tc>
        <w:tc>
          <w:tcPr>
            <w:tcW w:w="236" w:type="dxa"/>
            <w:vAlign w:val="bottom"/>
          </w:tcPr>
          <w:p w14:paraId="1D04808B"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50C41AB4" w14:textId="43B52DE3"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140,896,133</w:t>
            </w:r>
          </w:p>
        </w:tc>
        <w:tc>
          <w:tcPr>
            <w:tcW w:w="236" w:type="dxa"/>
          </w:tcPr>
          <w:p w14:paraId="0E414CCD"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7A2C0D0A" w14:textId="18AE4877"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140,896,133</w:t>
            </w:r>
          </w:p>
        </w:tc>
        <w:tc>
          <w:tcPr>
            <w:tcW w:w="270" w:type="dxa"/>
          </w:tcPr>
          <w:p w14:paraId="06FD3E29"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080" w:type="dxa"/>
          </w:tcPr>
          <w:p w14:paraId="3C465262" w14:textId="711EBF64" w:rsidR="00D82F19" w:rsidRPr="00F120FC" w:rsidRDefault="00D82F19" w:rsidP="00D82F19">
            <w:pPr>
              <w:tabs>
                <w:tab w:val="decimal" w:pos="795"/>
              </w:tabs>
              <w:spacing w:line="220" w:lineRule="exact"/>
              <w:ind w:left="-14" w:right="-180"/>
              <w:rPr>
                <w:rFonts w:cs="Times New Roman"/>
                <w:bCs/>
                <w:sz w:val="18"/>
                <w:szCs w:val="18"/>
              </w:rPr>
            </w:pPr>
            <w:r w:rsidRPr="00AA6956">
              <w:rPr>
                <w:rFonts w:cs="Times New Roman"/>
                <w:bCs/>
                <w:sz w:val="18"/>
                <w:szCs w:val="18"/>
              </w:rPr>
              <w:t>-</w:t>
            </w:r>
          </w:p>
        </w:tc>
        <w:tc>
          <w:tcPr>
            <w:tcW w:w="236" w:type="dxa"/>
          </w:tcPr>
          <w:p w14:paraId="70D348DF" w14:textId="77777777" w:rsidR="00D82F19" w:rsidRPr="00F120FC" w:rsidRDefault="00D82F19" w:rsidP="00D82F19">
            <w:pPr>
              <w:pStyle w:val="acctfourfigures"/>
              <w:tabs>
                <w:tab w:val="clear" w:pos="765"/>
                <w:tab w:val="decimal" w:pos="1003"/>
              </w:tabs>
              <w:spacing w:line="220" w:lineRule="exact"/>
              <w:ind w:left="-14" w:right="-180"/>
              <w:rPr>
                <w:rFonts w:cs="Times New Roman"/>
                <w:bCs/>
                <w:sz w:val="18"/>
                <w:szCs w:val="18"/>
                <w:rtl/>
                <w:cs/>
              </w:rPr>
            </w:pPr>
          </w:p>
        </w:tc>
        <w:tc>
          <w:tcPr>
            <w:tcW w:w="1114" w:type="dxa"/>
            <w:vAlign w:val="bottom"/>
          </w:tcPr>
          <w:p w14:paraId="749F99F4" w14:textId="43A14814" w:rsidR="00D82F19" w:rsidRPr="00F120FC" w:rsidRDefault="00D82F19" w:rsidP="00D82F19">
            <w:pPr>
              <w:pStyle w:val="acctfourfigures"/>
              <w:tabs>
                <w:tab w:val="clear" w:pos="765"/>
                <w:tab w:val="decimal" w:pos="907"/>
              </w:tabs>
              <w:spacing w:line="220" w:lineRule="exact"/>
              <w:ind w:left="-135" w:right="-108"/>
              <w:rPr>
                <w:rFonts w:cs="Times New Roman"/>
                <w:bCs/>
                <w:sz w:val="18"/>
                <w:szCs w:val="18"/>
              </w:rPr>
            </w:pPr>
            <w:r w:rsidRPr="00AA6956">
              <w:rPr>
                <w:rFonts w:cs="Times New Roman"/>
                <w:bCs/>
                <w:sz w:val="18"/>
                <w:szCs w:val="18"/>
              </w:rPr>
              <w:t>141,682,412</w:t>
            </w:r>
          </w:p>
        </w:tc>
        <w:tc>
          <w:tcPr>
            <w:tcW w:w="270" w:type="dxa"/>
          </w:tcPr>
          <w:p w14:paraId="29E22B17" w14:textId="77777777" w:rsidR="00D82F19" w:rsidRPr="00F120FC" w:rsidRDefault="00D82F19" w:rsidP="00D82F19">
            <w:pPr>
              <w:tabs>
                <w:tab w:val="decimal" w:pos="880"/>
              </w:tabs>
              <w:spacing w:line="220" w:lineRule="exact"/>
              <w:ind w:left="-14" w:right="-180"/>
              <w:rPr>
                <w:rFonts w:cs="Times New Roman"/>
                <w:bCs/>
                <w:sz w:val="18"/>
                <w:szCs w:val="18"/>
              </w:rPr>
            </w:pPr>
          </w:p>
        </w:tc>
        <w:tc>
          <w:tcPr>
            <w:tcW w:w="1080" w:type="dxa"/>
          </w:tcPr>
          <w:p w14:paraId="649BD829" w14:textId="1D56FEB6" w:rsidR="00D82F19" w:rsidRPr="00F120FC" w:rsidRDefault="00D82F19" w:rsidP="00D82F19">
            <w:pPr>
              <w:pStyle w:val="acctfourfigures"/>
              <w:tabs>
                <w:tab w:val="clear" w:pos="765"/>
                <w:tab w:val="decimal" w:pos="878"/>
              </w:tabs>
              <w:spacing w:line="220" w:lineRule="exact"/>
              <w:ind w:left="-14" w:right="-180"/>
              <w:rPr>
                <w:rFonts w:cs="Times New Roman"/>
                <w:bCs/>
                <w:sz w:val="18"/>
                <w:szCs w:val="18"/>
              </w:rPr>
            </w:pPr>
            <w:r w:rsidRPr="00AA6956">
              <w:rPr>
                <w:rFonts w:cs="Times New Roman"/>
                <w:bCs/>
                <w:sz w:val="18"/>
                <w:szCs w:val="18"/>
              </w:rPr>
              <w:t>-</w:t>
            </w:r>
          </w:p>
        </w:tc>
        <w:tc>
          <w:tcPr>
            <w:tcW w:w="243" w:type="dxa"/>
            <w:gridSpan w:val="2"/>
          </w:tcPr>
          <w:p w14:paraId="49C08FAF" w14:textId="77777777" w:rsidR="00D82F19" w:rsidRPr="00F120FC" w:rsidRDefault="00D82F19" w:rsidP="00D82F19">
            <w:pPr>
              <w:tabs>
                <w:tab w:val="decimal" w:pos="880"/>
              </w:tabs>
              <w:spacing w:line="220" w:lineRule="exact"/>
              <w:ind w:left="-14" w:right="-180"/>
              <w:rPr>
                <w:rFonts w:cs="Times New Roman"/>
                <w:bCs/>
                <w:sz w:val="18"/>
                <w:szCs w:val="18"/>
              </w:rPr>
            </w:pPr>
          </w:p>
        </w:tc>
        <w:tc>
          <w:tcPr>
            <w:tcW w:w="1107" w:type="dxa"/>
            <w:vAlign w:val="bottom"/>
          </w:tcPr>
          <w:p w14:paraId="7B5510E6" w14:textId="2D763E9F" w:rsidR="00D82F19" w:rsidRPr="00F120FC" w:rsidRDefault="00D82F19" w:rsidP="00D82F19">
            <w:pPr>
              <w:pStyle w:val="acctfourfigures"/>
              <w:tabs>
                <w:tab w:val="clear" w:pos="765"/>
                <w:tab w:val="decimal" w:pos="822"/>
              </w:tabs>
              <w:spacing w:line="220" w:lineRule="exact"/>
              <w:ind w:left="-117" w:right="-90"/>
              <w:rPr>
                <w:rFonts w:cs="Times New Roman"/>
                <w:bCs/>
                <w:sz w:val="18"/>
                <w:szCs w:val="18"/>
              </w:rPr>
            </w:pPr>
            <w:r w:rsidRPr="00AA6956">
              <w:rPr>
                <w:rFonts w:cs="Times New Roman"/>
                <w:bCs/>
                <w:sz w:val="18"/>
                <w:szCs w:val="18"/>
              </w:rPr>
              <w:t>141,682,412</w:t>
            </w:r>
          </w:p>
        </w:tc>
      </w:tr>
      <w:tr w:rsidR="00D82F19" w:rsidRPr="00AB5DFA" w14:paraId="1359FA9D" w14:textId="77777777" w:rsidTr="00AA6956">
        <w:trPr>
          <w:cantSplit/>
        </w:trPr>
        <w:tc>
          <w:tcPr>
            <w:tcW w:w="2880" w:type="dxa"/>
            <w:vAlign w:val="bottom"/>
          </w:tcPr>
          <w:p w14:paraId="1AEAC0F2" w14:textId="77777777" w:rsidR="00D82F19" w:rsidRPr="00BD0CED" w:rsidRDefault="00D82F19" w:rsidP="00D82F19">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Interbank</w:t>
            </w:r>
            <w:r w:rsidRPr="00BD0CED">
              <w:rPr>
                <w:rFonts w:cs="Times New Roman"/>
                <w:sz w:val="18"/>
                <w:szCs w:val="18"/>
                <w:cs/>
                <w:lang w:bidi="th-TH"/>
              </w:rPr>
              <w:t xml:space="preserve"> </w:t>
            </w:r>
            <w:r w:rsidRPr="00BD0CED">
              <w:rPr>
                <w:rFonts w:cs="Times New Roman"/>
                <w:sz w:val="18"/>
                <w:szCs w:val="18"/>
                <w:lang w:bidi="th-TH"/>
              </w:rPr>
              <w:t>and</w:t>
            </w:r>
            <w:r w:rsidRPr="00BD0CED">
              <w:rPr>
                <w:rFonts w:cs="Times New Roman"/>
                <w:sz w:val="18"/>
                <w:szCs w:val="18"/>
                <w:cs/>
                <w:lang w:bidi="th-TH"/>
              </w:rPr>
              <w:t xml:space="preserve"> </w:t>
            </w:r>
            <w:r w:rsidRPr="00BD0CED">
              <w:rPr>
                <w:rFonts w:cs="Times New Roman"/>
                <w:sz w:val="18"/>
                <w:szCs w:val="18"/>
                <w:lang w:bidi="th-TH"/>
              </w:rPr>
              <w:t>money</w:t>
            </w:r>
            <w:r w:rsidRPr="00BD0CED">
              <w:rPr>
                <w:rFonts w:cs="Times New Roman"/>
                <w:sz w:val="18"/>
                <w:szCs w:val="18"/>
                <w:cs/>
                <w:lang w:bidi="th-TH"/>
              </w:rPr>
              <w:t xml:space="preserve"> </w:t>
            </w:r>
            <w:r w:rsidRPr="00BD0CED">
              <w:rPr>
                <w:rFonts w:cs="Times New Roman"/>
                <w:sz w:val="18"/>
                <w:szCs w:val="18"/>
                <w:lang w:bidi="th-TH"/>
              </w:rPr>
              <w:t>market</w:t>
            </w:r>
            <w:r w:rsidRPr="00BD0CED">
              <w:rPr>
                <w:rFonts w:cs="Times New Roman"/>
                <w:sz w:val="18"/>
                <w:szCs w:val="18"/>
                <w:cs/>
                <w:lang w:bidi="th-TH"/>
              </w:rPr>
              <w:t xml:space="preserve"> </w:t>
            </w:r>
            <w:r w:rsidRPr="00BD0CED">
              <w:rPr>
                <w:rFonts w:cs="Times New Roman"/>
                <w:sz w:val="18"/>
                <w:szCs w:val="18"/>
                <w:lang w:bidi="th-TH"/>
              </w:rPr>
              <w:t>items</w:t>
            </w:r>
          </w:p>
        </w:tc>
        <w:tc>
          <w:tcPr>
            <w:tcW w:w="450" w:type="dxa"/>
            <w:vAlign w:val="bottom"/>
          </w:tcPr>
          <w:p w14:paraId="3AF8C7CD" w14:textId="3A65BD66" w:rsidR="00D82F19" w:rsidRPr="00BD0CED" w:rsidRDefault="00D82F19" w:rsidP="00D82F19">
            <w:pPr>
              <w:spacing w:line="220" w:lineRule="exact"/>
              <w:ind w:left="-472" w:right="-462"/>
              <w:jc w:val="center"/>
              <w:rPr>
                <w:rFonts w:cs="Times New Roman"/>
                <w:i/>
                <w:iCs/>
                <w:sz w:val="18"/>
                <w:szCs w:val="18"/>
              </w:rPr>
            </w:pPr>
            <w:r w:rsidRPr="00BD0CED">
              <w:rPr>
                <w:rFonts w:cs="Times New Roman"/>
                <w:i/>
                <w:iCs/>
                <w:sz w:val="18"/>
                <w:szCs w:val="18"/>
              </w:rPr>
              <w:t>20</w:t>
            </w:r>
          </w:p>
        </w:tc>
        <w:tc>
          <w:tcPr>
            <w:tcW w:w="1080" w:type="dxa"/>
            <w:vAlign w:val="bottom"/>
          </w:tcPr>
          <w:p w14:paraId="7515CCAD" w14:textId="6991836E" w:rsidR="00D82F19" w:rsidRPr="00F120FC" w:rsidRDefault="00D82F19" w:rsidP="00D82F19">
            <w:pPr>
              <w:pStyle w:val="acctfourfigures"/>
              <w:tabs>
                <w:tab w:val="clear" w:pos="765"/>
                <w:tab w:val="decimal" w:pos="880"/>
              </w:tabs>
              <w:spacing w:line="220" w:lineRule="exact"/>
              <w:ind w:right="-180"/>
              <w:rPr>
                <w:rFonts w:cs="Times New Roman"/>
                <w:bCs/>
                <w:sz w:val="18"/>
                <w:szCs w:val="18"/>
              </w:rPr>
            </w:pPr>
            <w:r w:rsidRPr="00AA6956">
              <w:rPr>
                <w:rFonts w:cs="Times New Roman"/>
                <w:bCs/>
                <w:sz w:val="18"/>
                <w:szCs w:val="18"/>
                <w:lang w:val="en-US"/>
              </w:rPr>
              <w:t>-</w:t>
            </w:r>
          </w:p>
        </w:tc>
        <w:tc>
          <w:tcPr>
            <w:tcW w:w="236" w:type="dxa"/>
            <w:vAlign w:val="bottom"/>
          </w:tcPr>
          <w:p w14:paraId="6059F471" w14:textId="77777777" w:rsidR="00D82F19" w:rsidRPr="00F120FC" w:rsidRDefault="00D82F19" w:rsidP="00D82F19">
            <w:pPr>
              <w:tabs>
                <w:tab w:val="decimal" w:pos="880"/>
              </w:tabs>
              <w:spacing w:line="220" w:lineRule="exact"/>
              <w:ind w:left="-14" w:right="-180"/>
              <w:rPr>
                <w:rFonts w:cs="Times New Roman"/>
                <w:bCs/>
                <w:sz w:val="18"/>
                <w:szCs w:val="18"/>
                <w:rtl/>
                <w:cs/>
                <w:lang w:bidi="th-TH"/>
              </w:rPr>
            </w:pPr>
          </w:p>
        </w:tc>
        <w:tc>
          <w:tcPr>
            <w:tcW w:w="1024" w:type="dxa"/>
            <w:vAlign w:val="bottom"/>
          </w:tcPr>
          <w:p w14:paraId="1F53AA96" w14:textId="0E6C157D" w:rsidR="00D82F19" w:rsidRPr="00F120FC" w:rsidRDefault="00D82F19" w:rsidP="00D82F19">
            <w:pPr>
              <w:tabs>
                <w:tab w:val="decimal" w:pos="658"/>
              </w:tabs>
              <w:spacing w:line="220" w:lineRule="exact"/>
              <w:ind w:left="-135" w:right="-108"/>
              <w:rPr>
                <w:rFonts w:cs="Times New Roman"/>
                <w:bCs/>
                <w:sz w:val="18"/>
                <w:szCs w:val="18"/>
                <w:lang w:val="en-US"/>
              </w:rPr>
            </w:pPr>
            <w:r w:rsidRPr="00AA6956">
              <w:rPr>
                <w:rFonts w:cs="Times New Roman"/>
                <w:sz w:val="18"/>
                <w:szCs w:val="18"/>
                <w:cs/>
                <w:lang w:val="en-US" w:bidi="th-TH"/>
              </w:rPr>
              <w:t>-</w:t>
            </w:r>
          </w:p>
        </w:tc>
        <w:tc>
          <w:tcPr>
            <w:tcW w:w="270" w:type="dxa"/>
            <w:vAlign w:val="bottom"/>
          </w:tcPr>
          <w:p w14:paraId="106575DD" w14:textId="77777777" w:rsidR="00D82F19" w:rsidRPr="00F120FC" w:rsidRDefault="00D82F19" w:rsidP="00D82F19">
            <w:pPr>
              <w:tabs>
                <w:tab w:val="decimal" w:pos="880"/>
              </w:tabs>
              <w:spacing w:line="220" w:lineRule="exact"/>
              <w:ind w:left="-14" w:right="-180"/>
              <w:rPr>
                <w:rFonts w:cs="Times New Roman"/>
                <w:bCs/>
                <w:sz w:val="18"/>
                <w:szCs w:val="18"/>
                <w:lang w:val="en-US"/>
              </w:rPr>
            </w:pPr>
          </w:p>
        </w:tc>
        <w:tc>
          <w:tcPr>
            <w:tcW w:w="990" w:type="dxa"/>
            <w:vAlign w:val="bottom"/>
          </w:tcPr>
          <w:p w14:paraId="76038CF5" w14:textId="63811FEB" w:rsidR="00D82F19" w:rsidRPr="00F120FC" w:rsidRDefault="00D82F19" w:rsidP="00D82F19">
            <w:pPr>
              <w:tabs>
                <w:tab w:val="decimal" w:pos="795"/>
              </w:tabs>
              <w:spacing w:line="220" w:lineRule="exact"/>
              <w:ind w:left="-135" w:right="-108"/>
              <w:rPr>
                <w:rFonts w:cs="Times New Roman"/>
                <w:bCs/>
                <w:sz w:val="18"/>
                <w:szCs w:val="18"/>
                <w:rtl/>
                <w:cs/>
                <w:lang w:bidi="th-TH"/>
              </w:rPr>
            </w:pPr>
            <w:r w:rsidRPr="00AA6956">
              <w:rPr>
                <w:rFonts w:cs="Times New Roman"/>
                <w:bCs/>
                <w:sz w:val="18"/>
                <w:szCs w:val="18"/>
                <w:lang w:val="en-US"/>
              </w:rPr>
              <w:t>-</w:t>
            </w:r>
          </w:p>
        </w:tc>
        <w:tc>
          <w:tcPr>
            <w:tcW w:w="236" w:type="dxa"/>
            <w:vAlign w:val="bottom"/>
          </w:tcPr>
          <w:p w14:paraId="01438127" w14:textId="77777777" w:rsidR="00D82F19" w:rsidRPr="00F120FC" w:rsidRDefault="00D82F19" w:rsidP="00D82F19">
            <w:pPr>
              <w:tabs>
                <w:tab w:val="decimal" w:pos="880"/>
              </w:tabs>
              <w:spacing w:line="220" w:lineRule="exact"/>
              <w:ind w:left="-14" w:right="-180"/>
              <w:rPr>
                <w:rFonts w:cs="Times New Roman"/>
                <w:bCs/>
                <w:sz w:val="18"/>
                <w:szCs w:val="18"/>
                <w:rtl/>
                <w:cs/>
                <w:lang w:bidi="th-TH"/>
              </w:rPr>
            </w:pPr>
          </w:p>
        </w:tc>
        <w:tc>
          <w:tcPr>
            <w:tcW w:w="1114" w:type="dxa"/>
            <w:vAlign w:val="bottom"/>
          </w:tcPr>
          <w:p w14:paraId="15BE693F" w14:textId="6BB26D75"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19,328,827</w:t>
            </w:r>
          </w:p>
        </w:tc>
        <w:tc>
          <w:tcPr>
            <w:tcW w:w="236" w:type="dxa"/>
            <w:vAlign w:val="bottom"/>
          </w:tcPr>
          <w:p w14:paraId="44D85294"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39E4E20D" w14:textId="371E21B5"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19,328,827</w:t>
            </w:r>
          </w:p>
        </w:tc>
        <w:tc>
          <w:tcPr>
            <w:tcW w:w="270" w:type="dxa"/>
            <w:vAlign w:val="bottom"/>
          </w:tcPr>
          <w:p w14:paraId="1CC0ECA2"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080" w:type="dxa"/>
            <w:vAlign w:val="bottom"/>
          </w:tcPr>
          <w:p w14:paraId="3042C983" w14:textId="19FFEE81" w:rsidR="00D82F19" w:rsidRPr="00F120FC" w:rsidRDefault="00D82F19" w:rsidP="00D82F19">
            <w:pPr>
              <w:pStyle w:val="acctfourfigures"/>
              <w:tabs>
                <w:tab w:val="clear" w:pos="765"/>
                <w:tab w:val="decimal" w:pos="795"/>
              </w:tabs>
              <w:spacing w:line="220" w:lineRule="exact"/>
              <w:ind w:left="-14" w:right="-180"/>
              <w:rPr>
                <w:rFonts w:cs="Times New Roman"/>
                <w:bCs/>
                <w:sz w:val="18"/>
                <w:szCs w:val="18"/>
              </w:rPr>
            </w:pPr>
            <w:r w:rsidRPr="00AA6956">
              <w:rPr>
                <w:rFonts w:cs="Times New Roman"/>
                <w:bCs/>
                <w:sz w:val="18"/>
                <w:szCs w:val="18"/>
              </w:rPr>
              <w:t>-</w:t>
            </w:r>
          </w:p>
        </w:tc>
        <w:tc>
          <w:tcPr>
            <w:tcW w:w="236" w:type="dxa"/>
            <w:vAlign w:val="bottom"/>
          </w:tcPr>
          <w:p w14:paraId="0D396515" w14:textId="77777777" w:rsidR="00D82F19" w:rsidRPr="00F120FC" w:rsidRDefault="00D82F19" w:rsidP="00D82F19">
            <w:pPr>
              <w:pStyle w:val="acctfourfigures"/>
              <w:tabs>
                <w:tab w:val="clear" w:pos="765"/>
                <w:tab w:val="decimal" w:pos="1003"/>
              </w:tabs>
              <w:spacing w:line="220" w:lineRule="exact"/>
              <w:ind w:left="-14" w:right="-180"/>
              <w:rPr>
                <w:rFonts w:cs="Times New Roman"/>
                <w:bCs/>
                <w:sz w:val="18"/>
                <w:szCs w:val="18"/>
                <w:rtl/>
                <w:cs/>
              </w:rPr>
            </w:pPr>
          </w:p>
        </w:tc>
        <w:tc>
          <w:tcPr>
            <w:tcW w:w="1114" w:type="dxa"/>
            <w:vAlign w:val="bottom"/>
          </w:tcPr>
          <w:p w14:paraId="6DE79CD6" w14:textId="0A6D84DD" w:rsidR="00D82F19" w:rsidRPr="00F120FC" w:rsidRDefault="00D82F19" w:rsidP="00D82F19">
            <w:pPr>
              <w:pStyle w:val="acctfourfigures"/>
              <w:tabs>
                <w:tab w:val="clear" w:pos="765"/>
                <w:tab w:val="decimal" w:pos="907"/>
              </w:tabs>
              <w:spacing w:line="220" w:lineRule="exact"/>
              <w:ind w:left="-135" w:right="-108"/>
              <w:rPr>
                <w:rFonts w:cs="Times New Roman"/>
                <w:bCs/>
                <w:sz w:val="18"/>
                <w:szCs w:val="18"/>
              </w:rPr>
            </w:pPr>
            <w:r w:rsidRPr="00AA6956">
              <w:rPr>
                <w:rFonts w:cs="Times New Roman"/>
                <w:bCs/>
                <w:sz w:val="18"/>
                <w:szCs w:val="18"/>
              </w:rPr>
              <w:t>19,325,686</w:t>
            </w:r>
          </w:p>
        </w:tc>
        <w:tc>
          <w:tcPr>
            <w:tcW w:w="270" w:type="dxa"/>
            <w:vAlign w:val="bottom"/>
          </w:tcPr>
          <w:p w14:paraId="69789F26" w14:textId="77777777" w:rsidR="00D82F19" w:rsidRPr="00F120FC" w:rsidRDefault="00D82F19" w:rsidP="00D82F19">
            <w:pPr>
              <w:tabs>
                <w:tab w:val="decimal" w:pos="880"/>
              </w:tabs>
              <w:spacing w:line="220" w:lineRule="exact"/>
              <w:ind w:left="-14" w:right="-180"/>
              <w:rPr>
                <w:rFonts w:cs="Times New Roman"/>
                <w:bCs/>
                <w:sz w:val="18"/>
                <w:szCs w:val="18"/>
              </w:rPr>
            </w:pPr>
          </w:p>
        </w:tc>
        <w:tc>
          <w:tcPr>
            <w:tcW w:w="1080" w:type="dxa"/>
            <w:vAlign w:val="bottom"/>
          </w:tcPr>
          <w:p w14:paraId="537E53BD" w14:textId="268EB607" w:rsidR="00D82F19" w:rsidRPr="00F120FC" w:rsidRDefault="00D82F19" w:rsidP="00D82F19">
            <w:pPr>
              <w:pStyle w:val="acctfourfigures"/>
              <w:tabs>
                <w:tab w:val="clear" w:pos="765"/>
                <w:tab w:val="decimal" w:pos="878"/>
              </w:tabs>
              <w:spacing w:line="220" w:lineRule="exact"/>
              <w:ind w:left="-14" w:right="-180"/>
              <w:rPr>
                <w:rFonts w:cs="Times New Roman"/>
                <w:bCs/>
                <w:sz w:val="18"/>
                <w:szCs w:val="18"/>
              </w:rPr>
            </w:pPr>
            <w:r w:rsidRPr="00AA6956">
              <w:rPr>
                <w:rFonts w:cs="Times New Roman"/>
                <w:bCs/>
                <w:sz w:val="18"/>
                <w:szCs w:val="18"/>
              </w:rPr>
              <w:t>-</w:t>
            </w:r>
          </w:p>
        </w:tc>
        <w:tc>
          <w:tcPr>
            <w:tcW w:w="243" w:type="dxa"/>
            <w:gridSpan w:val="2"/>
            <w:vAlign w:val="bottom"/>
          </w:tcPr>
          <w:p w14:paraId="305F58D2" w14:textId="77777777" w:rsidR="00D82F19" w:rsidRPr="00F120FC" w:rsidRDefault="00D82F19" w:rsidP="00D82F19">
            <w:pPr>
              <w:tabs>
                <w:tab w:val="decimal" w:pos="880"/>
              </w:tabs>
              <w:spacing w:line="220" w:lineRule="exact"/>
              <w:ind w:left="-14" w:right="-180"/>
              <w:rPr>
                <w:rFonts w:cs="Times New Roman"/>
                <w:bCs/>
                <w:sz w:val="18"/>
                <w:szCs w:val="18"/>
              </w:rPr>
            </w:pPr>
          </w:p>
        </w:tc>
        <w:tc>
          <w:tcPr>
            <w:tcW w:w="1107" w:type="dxa"/>
            <w:vAlign w:val="bottom"/>
          </w:tcPr>
          <w:p w14:paraId="54DF3DFD" w14:textId="4BE9F6AB" w:rsidR="00D82F19" w:rsidRPr="00F120FC" w:rsidRDefault="00D82F19" w:rsidP="00D82F19">
            <w:pPr>
              <w:pStyle w:val="acctfourfigures"/>
              <w:tabs>
                <w:tab w:val="clear" w:pos="765"/>
                <w:tab w:val="decimal" w:pos="822"/>
              </w:tabs>
              <w:spacing w:line="220" w:lineRule="exact"/>
              <w:ind w:left="-117" w:right="-90"/>
              <w:rPr>
                <w:rFonts w:cs="Times New Roman"/>
                <w:bCs/>
                <w:sz w:val="18"/>
                <w:szCs w:val="18"/>
              </w:rPr>
            </w:pPr>
            <w:r w:rsidRPr="00AA6956">
              <w:rPr>
                <w:rFonts w:cs="Times New Roman"/>
                <w:bCs/>
                <w:sz w:val="18"/>
                <w:szCs w:val="18"/>
              </w:rPr>
              <w:t>19,325,686</w:t>
            </w:r>
          </w:p>
        </w:tc>
      </w:tr>
      <w:tr w:rsidR="00D82F19" w:rsidRPr="00AB5DFA" w14:paraId="75A2197B" w14:textId="77777777" w:rsidTr="00F77D24">
        <w:trPr>
          <w:cantSplit/>
          <w:trHeight w:val="173"/>
        </w:trPr>
        <w:tc>
          <w:tcPr>
            <w:tcW w:w="2880" w:type="dxa"/>
            <w:vAlign w:val="bottom"/>
          </w:tcPr>
          <w:p w14:paraId="12091193" w14:textId="0816E2B1" w:rsidR="00D82F19" w:rsidRPr="00BD0CED" w:rsidRDefault="00D82F19" w:rsidP="00D82F19">
            <w:pPr>
              <w:tabs>
                <w:tab w:val="left" w:pos="250"/>
              </w:tabs>
              <w:spacing w:line="220" w:lineRule="exact"/>
              <w:ind w:left="-18" w:right="-270"/>
              <w:rPr>
                <w:rFonts w:cs="Times New Roman"/>
                <w:sz w:val="18"/>
                <w:szCs w:val="18"/>
              </w:rPr>
            </w:pPr>
            <w:r w:rsidRPr="00BD0CED">
              <w:rPr>
                <w:rFonts w:cs="Times New Roman"/>
                <w:sz w:val="18"/>
                <w:szCs w:val="18"/>
                <w:lang w:bidi="th-TH"/>
              </w:rPr>
              <w:t>Derivatives</w:t>
            </w:r>
          </w:p>
        </w:tc>
        <w:tc>
          <w:tcPr>
            <w:tcW w:w="450" w:type="dxa"/>
            <w:vAlign w:val="bottom"/>
          </w:tcPr>
          <w:p w14:paraId="00F40062" w14:textId="0C1C259D" w:rsidR="00D82F19" w:rsidRPr="00BD0CED" w:rsidRDefault="00D82F19" w:rsidP="00D82F19">
            <w:pPr>
              <w:spacing w:line="220" w:lineRule="exact"/>
              <w:ind w:left="-472" w:right="-462"/>
              <w:jc w:val="center"/>
              <w:rPr>
                <w:rFonts w:cs="Times New Roman"/>
                <w:i/>
                <w:iCs/>
                <w:sz w:val="18"/>
                <w:szCs w:val="18"/>
              </w:rPr>
            </w:pPr>
            <w:r w:rsidRPr="00BD0CED">
              <w:rPr>
                <w:rFonts w:cs="Times New Roman"/>
                <w:i/>
                <w:iCs/>
                <w:sz w:val="18"/>
                <w:szCs w:val="18"/>
              </w:rPr>
              <w:t>9</w:t>
            </w:r>
          </w:p>
        </w:tc>
        <w:tc>
          <w:tcPr>
            <w:tcW w:w="1080" w:type="dxa"/>
            <w:vAlign w:val="bottom"/>
          </w:tcPr>
          <w:p w14:paraId="2BBF6A1F"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6956FBC8"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024" w:type="dxa"/>
          </w:tcPr>
          <w:p w14:paraId="66B98225" w14:textId="77777777" w:rsidR="00D82F19" w:rsidRPr="00F120FC" w:rsidRDefault="00D82F19" w:rsidP="00D82F19">
            <w:pPr>
              <w:tabs>
                <w:tab w:val="decimal" w:pos="658"/>
              </w:tabs>
              <w:spacing w:line="220" w:lineRule="exact"/>
              <w:ind w:left="-135" w:right="-108"/>
              <w:rPr>
                <w:rFonts w:cs="Times New Roman"/>
                <w:bCs/>
                <w:sz w:val="18"/>
                <w:szCs w:val="18"/>
                <w:rtl/>
                <w:cs/>
              </w:rPr>
            </w:pPr>
          </w:p>
        </w:tc>
        <w:tc>
          <w:tcPr>
            <w:tcW w:w="270" w:type="dxa"/>
          </w:tcPr>
          <w:p w14:paraId="4A6A1D30"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990" w:type="dxa"/>
          </w:tcPr>
          <w:p w14:paraId="490608CD" w14:textId="583A2A00" w:rsidR="00D82F19" w:rsidRPr="00F120FC" w:rsidRDefault="00D82F19" w:rsidP="00D82F19">
            <w:pPr>
              <w:tabs>
                <w:tab w:val="decimal" w:pos="795"/>
              </w:tabs>
              <w:spacing w:line="220" w:lineRule="exact"/>
              <w:ind w:left="-135" w:right="-108"/>
              <w:rPr>
                <w:rFonts w:cs="Times New Roman"/>
                <w:bCs/>
                <w:sz w:val="18"/>
                <w:szCs w:val="18"/>
                <w:rtl/>
                <w:cs/>
              </w:rPr>
            </w:pPr>
          </w:p>
        </w:tc>
        <w:tc>
          <w:tcPr>
            <w:tcW w:w="236" w:type="dxa"/>
            <w:vAlign w:val="bottom"/>
          </w:tcPr>
          <w:p w14:paraId="078C7A3E"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333A40DD" w14:textId="77777777"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5CD73BCB"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114" w:type="dxa"/>
            <w:vAlign w:val="bottom"/>
          </w:tcPr>
          <w:p w14:paraId="481DCEF6" w14:textId="77777777"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3A9982A4"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080" w:type="dxa"/>
          </w:tcPr>
          <w:p w14:paraId="2E35AE29" w14:textId="77777777" w:rsidR="00D82F19" w:rsidRPr="00F120FC" w:rsidRDefault="00D82F19" w:rsidP="00D82F19">
            <w:pPr>
              <w:tabs>
                <w:tab w:val="decimal" w:pos="795"/>
              </w:tabs>
              <w:spacing w:line="220" w:lineRule="exact"/>
              <w:ind w:left="-14" w:right="-180"/>
              <w:rPr>
                <w:rFonts w:cs="Times New Roman"/>
                <w:bCs/>
                <w:sz w:val="18"/>
                <w:szCs w:val="18"/>
                <w:lang w:bidi="th-TH"/>
              </w:rPr>
            </w:pPr>
          </w:p>
        </w:tc>
        <w:tc>
          <w:tcPr>
            <w:tcW w:w="236" w:type="dxa"/>
          </w:tcPr>
          <w:p w14:paraId="5C6739E7"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114" w:type="dxa"/>
          </w:tcPr>
          <w:p w14:paraId="7F25390B" w14:textId="77777777" w:rsidR="00D82F19" w:rsidRPr="00F120FC" w:rsidRDefault="00D82F19" w:rsidP="00D82F19">
            <w:pPr>
              <w:pStyle w:val="acctfourfigures"/>
              <w:tabs>
                <w:tab w:val="clear" w:pos="765"/>
                <w:tab w:val="decimal" w:pos="907"/>
              </w:tabs>
              <w:spacing w:line="220" w:lineRule="exact"/>
              <w:ind w:left="-135" w:right="-108"/>
              <w:rPr>
                <w:rFonts w:cs="Times New Roman"/>
                <w:bCs/>
                <w:sz w:val="18"/>
                <w:szCs w:val="18"/>
              </w:rPr>
            </w:pPr>
          </w:p>
        </w:tc>
        <w:tc>
          <w:tcPr>
            <w:tcW w:w="270" w:type="dxa"/>
          </w:tcPr>
          <w:p w14:paraId="520A4AF0"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080" w:type="dxa"/>
          </w:tcPr>
          <w:p w14:paraId="6FE9C169" w14:textId="77777777" w:rsidR="00D82F19" w:rsidRPr="00F120FC" w:rsidRDefault="00D82F19" w:rsidP="00D82F19">
            <w:pPr>
              <w:pStyle w:val="acctfourfigures"/>
              <w:tabs>
                <w:tab w:val="clear" w:pos="765"/>
                <w:tab w:val="decimal" w:pos="878"/>
              </w:tabs>
              <w:spacing w:line="220" w:lineRule="exact"/>
              <w:ind w:left="-14" w:right="-180"/>
              <w:rPr>
                <w:rFonts w:cs="Times New Roman"/>
                <w:bCs/>
                <w:sz w:val="18"/>
                <w:szCs w:val="18"/>
              </w:rPr>
            </w:pPr>
          </w:p>
        </w:tc>
        <w:tc>
          <w:tcPr>
            <w:tcW w:w="236" w:type="dxa"/>
          </w:tcPr>
          <w:p w14:paraId="75ADCC62"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114" w:type="dxa"/>
            <w:gridSpan w:val="2"/>
          </w:tcPr>
          <w:p w14:paraId="2786B387" w14:textId="77777777" w:rsidR="00D82F19" w:rsidRPr="00F120FC" w:rsidRDefault="00D82F19" w:rsidP="00D82F19">
            <w:pPr>
              <w:pStyle w:val="acctfourfigures"/>
              <w:tabs>
                <w:tab w:val="clear" w:pos="765"/>
                <w:tab w:val="decimal" w:pos="822"/>
              </w:tabs>
              <w:spacing w:line="220" w:lineRule="exact"/>
              <w:ind w:left="-117" w:right="-90"/>
              <w:rPr>
                <w:rFonts w:cs="Times New Roman"/>
                <w:bCs/>
                <w:sz w:val="18"/>
                <w:szCs w:val="18"/>
              </w:rPr>
            </w:pPr>
          </w:p>
        </w:tc>
      </w:tr>
      <w:tr w:rsidR="00D82F19" w:rsidRPr="00AB5DFA" w14:paraId="5F2CDE86" w14:textId="77777777" w:rsidTr="00F77D24">
        <w:trPr>
          <w:cantSplit/>
          <w:trHeight w:val="173"/>
        </w:trPr>
        <w:tc>
          <w:tcPr>
            <w:tcW w:w="2880" w:type="dxa"/>
          </w:tcPr>
          <w:p w14:paraId="41BD0941" w14:textId="71034517" w:rsidR="00D82F19" w:rsidRPr="00BD0CED" w:rsidRDefault="00D82F19" w:rsidP="00D82F19">
            <w:pPr>
              <w:tabs>
                <w:tab w:val="left" w:pos="167"/>
              </w:tabs>
              <w:spacing w:line="220" w:lineRule="exact"/>
              <w:ind w:left="-18" w:right="-270"/>
              <w:rPr>
                <w:rFonts w:cs="Times New Roman"/>
                <w:sz w:val="18"/>
                <w:szCs w:val="18"/>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Cross-currency interest rate</w:t>
            </w:r>
          </w:p>
        </w:tc>
        <w:tc>
          <w:tcPr>
            <w:tcW w:w="450" w:type="dxa"/>
            <w:vAlign w:val="bottom"/>
          </w:tcPr>
          <w:p w14:paraId="0C18E599" w14:textId="77777777" w:rsidR="00D82F19" w:rsidRPr="00F77D24" w:rsidRDefault="00D82F19" w:rsidP="00D82F19">
            <w:pPr>
              <w:spacing w:line="220" w:lineRule="exact"/>
              <w:ind w:left="-472" w:right="-462"/>
              <w:jc w:val="center"/>
              <w:rPr>
                <w:rFonts w:cs="Times New Roman"/>
                <w:i/>
                <w:iCs/>
                <w:sz w:val="18"/>
                <w:szCs w:val="18"/>
              </w:rPr>
            </w:pPr>
          </w:p>
        </w:tc>
        <w:tc>
          <w:tcPr>
            <w:tcW w:w="1080" w:type="dxa"/>
            <w:vAlign w:val="bottom"/>
          </w:tcPr>
          <w:p w14:paraId="322CD009" w14:textId="77777777"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7C35BE9C"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024" w:type="dxa"/>
          </w:tcPr>
          <w:p w14:paraId="4BBAC166" w14:textId="77777777" w:rsidR="00D82F19" w:rsidRPr="00F120FC" w:rsidRDefault="00D82F19" w:rsidP="00D82F19">
            <w:pPr>
              <w:tabs>
                <w:tab w:val="decimal" w:pos="658"/>
              </w:tabs>
              <w:spacing w:line="220" w:lineRule="exact"/>
              <w:ind w:left="-135" w:right="-108"/>
              <w:rPr>
                <w:rFonts w:cs="Times New Roman"/>
                <w:bCs/>
                <w:sz w:val="18"/>
                <w:szCs w:val="18"/>
                <w:rtl/>
                <w:cs/>
              </w:rPr>
            </w:pPr>
          </w:p>
        </w:tc>
        <w:tc>
          <w:tcPr>
            <w:tcW w:w="270" w:type="dxa"/>
          </w:tcPr>
          <w:p w14:paraId="17D7AEDF"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990" w:type="dxa"/>
          </w:tcPr>
          <w:p w14:paraId="34DE629B" w14:textId="71926272" w:rsidR="00D82F19" w:rsidRPr="00F120FC" w:rsidRDefault="00D82F19" w:rsidP="00D82F19">
            <w:pPr>
              <w:tabs>
                <w:tab w:val="decimal" w:pos="795"/>
              </w:tabs>
              <w:spacing w:line="220" w:lineRule="exact"/>
              <w:ind w:left="-135" w:right="-108"/>
              <w:rPr>
                <w:rFonts w:cs="Times New Roman"/>
                <w:bCs/>
                <w:sz w:val="18"/>
                <w:szCs w:val="18"/>
                <w:rtl/>
                <w:cs/>
              </w:rPr>
            </w:pPr>
          </w:p>
        </w:tc>
        <w:tc>
          <w:tcPr>
            <w:tcW w:w="236" w:type="dxa"/>
            <w:vAlign w:val="bottom"/>
          </w:tcPr>
          <w:p w14:paraId="52799891"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1DDEDEBA" w14:textId="77777777"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0A133634"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114" w:type="dxa"/>
            <w:vAlign w:val="bottom"/>
          </w:tcPr>
          <w:p w14:paraId="1E1317F3" w14:textId="77777777"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5D8A7B73"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080" w:type="dxa"/>
          </w:tcPr>
          <w:p w14:paraId="24AED122" w14:textId="77777777" w:rsidR="00D82F19" w:rsidRPr="00F120FC" w:rsidRDefault="00D82F19" w:rsidP="00D82F19">
            <w:pPr>
              <w:tabs>
                <w:tab w:val="decimal" w:pos="795"/>
              </w:tabs>
              <w:spacing w:line="220" w:lineRule="exact"/>
              <w:ind w:left="-14" w:right="-180"/>
              <w:rPr>
                <w:rFonts w:cs="Times New Roman"/>
                <w:bCs/>
                <w:sz w:val="18"/>
                <w:szCs w:val="18"/>
                <w:lang w:bidi="th-TH"/>
              </w:rPr>
            </w:pPr>
          </w:p>
        </w:tc>
        <w:tc>
          <w:tcPr>
            <w:tcW w:w="236" w:type="dxa"/>
          </w:tcPr>
          <w:p w14:paraId="6199BD79"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114" w:type="dxa"/>
          </w:tcPr>
          <w:p w14:paraId="6206A6AB" w14:textId="77777777" w:rsidR="00D82F19" w:rsidRPr="00F120FC" w:rsidRDefault="00D82F19" w:rsidP="00D82F19">
            <w:pPr>
              <w:pStyle w:val="acctfourfigures"/>
              <w:tabs>
                <w:tab w:val="clear" w:pos="765"/>
                <w:tab w:val="decimal" w:pos="907"/>
              </w:tabs>
              <w:spacing w:line="220" w:lineRule="exact"/>
              <w:ind w:left="-135" w:right="-108"/>
              <w:rPr>
                <w:rFonts w:cs="Times New Roman"/>
                <w:bCs/>
                <w:sz w:val="18"/>
                <w:szCs w:val="18"/>
              </w:rPr>
            </w:pPr>
          </w:p>
        </w:tc>
        <w:tc>
          <w:tcPr>
            <w:tcW w:w="270" w:type="dxa"/>
          </w:tcPr>
          <w:p w14:paraId="3434D48D"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080" w:type="dxa"/>
          </w:tcPr>
          <w:p w14:paraId="69CAE44F" w14:textId="77777777" w:rsidR="00D82F19" w:rsidRPr="00F120FC" w:rsidRDefault="00D82F19" w:rsidP="00D82F19">
            <w:pPr>
              <w:pStyle w:val="acctfourfigures"/>
              <w:tabs>
                <w:tab w:val="clear" w:pos="765"/>
                <w:tab w:val="decimal" w:pos="878"/>
              </w:tabs>
              <w:spacing w:line="220" w:lineRule="exact"/>
              <w:ind w:left="-14" w:right="-180"/>
              <w:rPr>
                <w:rFonts w:cs="Times New Roman"/>
                <w:bCs/>
                <w:sz w:val="18"/>
                <w:szCs w:val="18"/>
              </w:rPr>
            </w:pPr>
          </w:p>
        </w:tc>
        <w:tc>
          <w:tcPr>
            <w:tcW w:w="236" w:type="dxa"/>
          </w:tcPr>
          <w:p w14:paraId="27A5A8A8"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114" w:type="dxa"/>
            <w:gridSpan w:val="2"/>
          </w:tcPr>
          <w:p w14:paraId="1943F579" w14:textId="77777777" w:rsidR="00D82F19" w:rsidRPr="00F120FC" w:rsidRDefault="00D82F19" w:rsidP="00D82F19">
            <w:pPr>
              <w:pStyle w:val="acctfourfigures"/>
              <w:tabs>
                <w:tab w:val="clear" w:pos="765"/>
                <w:tab w:val="decimal" w:pos="822"/>
              </w:tabs>
              <w:spacing w:line="220" w:lineRule="exact"/>
              <w:ind w:left="-117" w:right="-90"/>
              <w:rPr>
                <w:rFonts w:cs="Times New Roman"/>
                <w:bCs/>
                <w:sz w:val="18"/>
                <w:szCs w:val="18"/>
              </w:rPr>
            </w:pPr>
          </w:p>
        </w:tc>
      </w:tr>
      <w:tr w:rsidR="00D82F19" w:rsidRPr="00AB5DFA" w14:paraId="75A34766" w14:textId="77777777" w:rsidTr="00AA6956">
        <w:trPr>
          <w:cantSplit/>
          <w:trHeight w:val="173"/>
        </w:trPr>
        <w:tc>
          <w:tcPr>
            <w:tcW w:w="2880" w:type="dxa"/>
          </w:tcPr>
          <w:p w14:paraId="39F0AE7E" w14:textId="257E6451" w:rsidR="00D82F19" w:rsidRPr="00BD0CED" w:rsidRDefault="00D82F19" w:rsidP="00D82F19">
            <w:pPr>
              <w:tabs>
                <w:tab w:val="left" w:pos="250"/>
              </w:tabs>
              <w:spacing w:line="220" w:lineRule="exact"/>
              <w:ind w:left="-18" w:right="-270"/>
              <w:rPr>
                <w:rFonts w:cs="Times New Roman"/>
                <w:sz w:val="18"/>
                <w:szCs w:val="18"/>
              </w:rPr>
            </w:pPr>
            <w:r w:rsidRPr="00BD0CED">
              <w:rPr>
                <w:rFonts w:cs="Times New Roman"/>
                <w:sz w:val="18"/>
                <w:szCs w:val="18"/>
                <w:lang w:bidi="th-TH"/>
              </w:rPr>
              <w:tab/>
              <w:t xml:space="preserve">   swaps</w:t>
            </w:r>
          </w:p>
        </w:tc>
        <w:tc>
          <w:tcPr>
            <w:tcW w:w="450" w:type="dxa"/>
          </w:tcPr>
          <w:p w14:paraId="6162E180" w14:textId="77777777" w:rsidR="00D82F19" w:rsidRPr="00F77D24" w:rsidRDefault="00D82F19" w:rsidP="00D82F19">
            <w:pPr>
              <w:spacing w:line="220" w:lineRule="exact"/>
              <w:ind w:left="-472" w:right="-462"/>
              <w:jc w:val="center"/>
              <w:rPr>
                <w:rFonts w:cs="Times New Roman"/>
                <w:i/>
                <w:iCs/>
                <w:sz w:val="18"/>
                <w:szCs w:val="18"/>
              </w:rPr>
            </w:pPr>
          </w:p>
        </w:tc>
        <w:tc>
          <w:tcPr>
            <w:tcW w:w="1080" w:type="dxa"/>
            <w:vAlign w:val="bottom"/>
          </w:tcPr>
          <w:p w14:paraId="2971E184" w14:textId="55C2247B"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r w:rsidRPr="00AA6956">
              <w:rPr>
                <w:rFonts w:cs="Times New Roman"/>
                <w:bCs/>
                <w:sz w:val="18"/>
                <w:szCs w:val="18"/>
                <w:lang w:val="en-US"/>
              </w:rPr>
              <w:t>332,</w:t>
            </w:r>
            <w:r w:rsidRPr="00AA6956">
              <w:rPr>
                <w:rFonts w:cs="Times New Roman"/>
                <w:bCs/>
                <w:sz w:val="18"/>
                <w:szCs w:val="18"/>
              </w:rPr>
              <w:t>921</w:t>
            </w:r>
          </w:p>
        </w:tc>
        <w:tc>
          <w:tcPr>
            <w:tcW w:w="236" w:type="dxa"/>
            <w:vAlign w:val="bottom"/>
          </w:tcPr>
          <w:p w14:paraId="10E53BA7"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024" w:type="dxa"/>
            <w:vAlign w:val="bottom"/>
          </w:tcPr>
          <w:p w14:paraId="765E4830" w14:textId="13FE56FB" w:rsidR="00D82F19" w:rsidRPr="00F120FC" w:rsidRDefault="00D82F19" w:rsidP="00D82F19">
            <w:pPr>
              <w:tabs>
                <w:tab w:val="decimal" w:pos="658"/>
              </w:tabs>
              <w:spacing w:line="220" w:lineRule="exact"/>
              <w:ind w:left="-135" w:right="-108"/>
              <w:rPr>
                <w:rFonts w:cs="Times New Roman"/>
                <w:bCs/>
                <w:sz w:val="18"/>
                <w:szCs w:val="18"/>
                <w:lang w:val="en-US"/>
              </w:rPr>
            </w:pPr>
            <w:r w:rsidRPr="00AA6956">
              <w:rPr>
                <w:rFonts w:cs="Times New Roman"/>
                <w:sz w:val="18"/>
                <w:szCs w:val="18"/>
                <w:cs/>
                <w:lang w:val="en-US" w:bidi="th-TH"/>
              </w:rPr>
              <w:t>-</w:t>
            </w:r>
          </w:p>
        </w:tc>
        <w:tc>
          <w:tcPr>
            <w:tcW w:w="270" w:type="dxa"/>
            <w:vAlign w:val="bottom"/>
          </w:tcPr>
          <w:p w14:paraId="32D72734" w14:textId="77777777" w:rsidR="00D82F19" w:rsidRPr="00F120FC" w:rsidRDefault="00D82F19" w:rsidP="00D82F19">
            <w:pPr>
              <w:tabs>
                <w:tab w:val="decimal" w:pos="880"/>
              </w:tabs>
              <w:spacing w:line="220" w:lineRule="exact"/>
              <w:ind w:left="-14" w:right="-180"/>
              <w:rPr>
                <w:rFonts w:cs="Times New Roman"/>
                <w:bCs/>
                <w:sz w:val="18"/>
                <w:szCs w:val="18"/>
                <w:lang w:val="en-US"/>
              </w:rPr>
            </w:pPr>
          </w:p>
        </w:tc>
        <w:tc>
          <w:tcPr>
            <w:tcW w:w="990" w:type="dxa"/>
            <w:vAlign w:val="bottom"/>
          </w:tcPr>
          <w:p w14:paraId="452E4012" w14:textId="1F5B9BED" w:rsidR="00D82F19" w:rsidRPr="00F120FC" w:rsidRDefault="00D82F19" w:rsidP="00D82F19">
            <w:pPr>
              <w:tabs>
                <w:tab w:val="decimal" w:pos="795"/>
              </w:tabs>
              <w:spacing w:line="220" w:lineRule="exact"/>
              <w:ind w:left="-135" w:right="-108"/>
              <w:rPr>
                <w:rFonts w:cs="Times New Roman"/>
                <w:bCs/>
                <w:sz w:val="18"/>
                <w:szCs w:val="18"/>
                <w:rtl/>
                <w:cs/>
              </w:rPr>
            </w:pPr>
            <w:r w:rsidRPr="00AA6956">
              <w:rPr>
                <w:rFonts w:cs="Times New Roman"/>
                <w:bCs/>
                <w:sz w:val="18"/>
                <w:szCs w:val="18"/>
                <w:lang w:val="en-US"/>
              </w:rPr>
              <w:t>-</w:t>
            </w:r>
          </w:p>
        </w:tc>
        <w:tc>
          <w:tcPr>
            <w:tcW w:w="236" w:type="dxa"/>
            <w:vAlign w:val="bottom"/>
          </w:tcPr>
          <w:p w14:paraId="1A5CDA8B"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7738BE77" w14:textId="1879842E"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w:t>
            </w:r>
          </w:p>
        </w:tc>
        <w:tc>
          <w:tcPr>
            <w:tcW w:w="236" w:type="dxa"/>
            <w:vAlign w:val="bottom"/>
          </w:tcPr>
          <w:p w14:paraId="56EFCF5E"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114" w:type="dxa"/>
            <w:vAlign w:val="bottom"/>
          </w:tcPr>
          <w:p w14:paraId="48F337F8" w14:textId="08D08B37"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lang w:val="en-US"/>
              </w:rPr>
              <w:t>332,</w:t>
            </w:r>
            <w:r w:rsidRPr="00AA6956">
              <w:rPr>
                <w:rFonts w:cs="Times New Roman"/>
                <w:bCs/>
                <w:sz w:val="18"/>
                <w:szCs w:val="18"/>
              </w:rPr>
              <w:t>921</w:t>
            </w:r>
          </w:p>
        </w:tc>
        <w:tc>
          <w:tcPr>
            <w:tcW w:w="270" w:type="dxa"/>
            <w:vAlign w:val="bottom"/>
          </w:tcPr>
          <w:p w14:paraId="35B6F15F"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080" w:type="dxa"/>
            <w:vAlign w:val="bottom"/>
          </w:tcPr>
          <w:p w14:paraId="46569FE7" w14:textId="437980CA" w:rsidR="00D82F19" w:rsidRPr="00F120FC" w:rsidRDefault="00D82F19" w:rsidP="00D82F19">
            <w:pPr>
              <w:tabs>
                <w:tab w:val="decimal" w:pos="795"/>
              </w:tabs>
              <w:spacing w:line="220" w:lineRule="exact"/>
              <w:ind w:left="-14" w:right="-180"/>
              <w:rPr>
                <w:rFonts w:cs="Times New Roman"/>
                <w:bCs/>
                <w:sz w:val="18"/>
                <w:szCs w:val="18"/>
                <w:lang w:bidi="th-TH"/>
              </w:rPr>
            </w:pPr>
            <w:r w:rsidRPr="00AA6956">
              <w:rPr>
                <w:rFonts w:cs="Times New Roman"/>
                <w:bCs/>
                <w:sz w:val="18"/>
                <w:szCs w:val="18"/>
              </w:rPr>
              <w:t>-</w:t>
            </w:r>
          </w:p>
        </w:tc>
        <w:tc>
          <w:tcPr>
            <w:tcW w:w="236" w:type="dxa"/>
            <w:vAlign w:val="bottom"/>
          </w:tcPr>
          <w:p w14:paraId="04414B52"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114" w:type="dxa"/>
            <w:vAlign w:val="bottom"/>
          </w:tcPr>
          <w:p w14:paraId="57F33991" w14:textId="274EADFC" w:rsidR="00D82F19" w:rsidRPr="00F120FC" w:rsidRDefault="00D82F19" w:rsidP="00D82F19">
            <w:pPr>
              <w:pStyle w:val="acctfourfigures"/>
              <w:tabs>
                <w:tab w:val="clear" w:pos="765"/>
                <w:tab w:val="decimal" w:pos="907"/>
              </w:tabs>
              <w:spacing w:line="220" w:lineRule="exact"/>
              <w:ind w:left="-135" w:right="-108"/>
              <w:rPr>
                <w:rFonts w:cs="Times New Roman"/>
                <w:bCs/>
                <w:sz w:val="18"/>
                <w:szCs w:val="18"/>
              </w:rPr>
            </w:pPr>
            <w:r w:rsidRPr="00AA6956">
              <w:rPr>
                <w:rFonts w:cs="Times New Roman"/>
                <w:bCs/>
                <w:sz w:val="18"/>
                <w:szCs w:val="18"/>
                <w:lang w:val="en-US"/>
              </w:rPr>
              <w:t>332,</w:t>
            </w:r>
            <w:r w:rsidRPr="00AA6956">
              <w:rPr>
                <w:rFonts w:cs="Times New Roman"/>
                <w:bCs/>
                <w:sz w:val="18"/>
                <w:szCs w:val="18"/>
              </w:rPr>
              <w:t>921</w:t>
            </w:r>
          </w:p>
        </w:tc>
        <w:tc>
          <w:tcPr>
            <w:tcW w:w="270" w:type="dxa"/>
            <w:vAlign w:val="bottom"/>
          </w:tcPr>
          <w:p w14:paraId="28F45308"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080" w:type="dxa"/>
            <w:vAlign w:val="bottom"/>
          </w:tcPr>
          <w:p w14:paraId="40222E33" w14:textId="107565E8" w:rsidR="00D82F19" w:rsidRPr="00F120FC" w:rsidRDefault="00D82F19" w:rsidP="00D82F19">
            <w:pPr>
              <w:pStyle w:val="acctfourfigures"/>
              <w:tabs>
                <w:tab w:val="clear" w:pos="765"/>
                <w:tab w:val="decimal" w:pos="878"/>
              </w:tabs>
              <w:spacing w:line="220" w:lineRule="exact"/>
              <w:ind w:left="-14" w:right="-180"/>
              <w:rPr>
                <w:rFonts w:cs="Times New Roman"/>
                <w:bCs/>
                <w:sz w:val="18"/>
                <w:szCs w:val="18"/>
              </w:rPr>
            </w:pPr>
            <w:r w:rsidRPr="00AA6956">
              <w:rPr>
                <w:rFonts w:cs="Times New Roman"/>
                <w:bCs/>
                <w:sz w:val="18"/>
                <w:szCs w:val="18"/>
              </w:rPr>
              <w:t>-</w:t>
            </w:r>
          </w:p>
        </w:tc>
        <w:tc>
          <w:tcPr>
            <w:tcW w:w="236" w:type="dxa"/>
            <w:vAlign w:val="bottom"/>
          </w:tcPr>
          <w:p w14:paraId="7A5341A0"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114" w:type="dxa"/>
            <w:gridSpan w:val="2"/>
            <w:vAlign w:val="bottom"/>
          </w:tcPr>
          <w:p w14:paraId="670994ED" w14:textId="02D32218" w:rsidR="00D82F19" w:rsidRPr="00F120FC" w:rsidRDefault="00D82F19" w:rsidP="00D82F19">
            <w:pPr>
              <w:pStyle w:val="acctfourfigures"/>
              <w:tabs>
                <w:tab w:val="clear" w:pos="765"/>
                <w:tab w:val="decimal" w:pos="822"/>
              </w:tabs>
              <w:spacing w:line="220" w:lineRule="exact"/>
              <w:ind w:left="-117" w:right="-90"/>
              <w:rPr>
                <w:rFonts w:cs="Times New Roman"/>
                <w:bCs/>
                <w:sz w:val="18"/>
                <w:szCs w:val="18"/>
              </w:rPr>
            </w:pPr>
            <w:r w:rsidRPr="00AA6956">
              <w:rPr>
                <w:rFonts w:cs="Times New Roman"/>
                <w:bCs/>
                <w:sz w:val="18"/>
                <w:szCs w:val="18"/>
                <w:lang w:val="en-US"/>
              </w:rPr>
              <w:t>332,</w:t>
            </w:r>
            <w:r w:rsidRPr="00AA6956">
              <w:rPr>
                <w:rFonts w:cs="Times New Roman"/>
                <w:bCs/>
                <w:sz w:val="18"/>
                <w:szCs w:val="18"/>
              </w:rPr>
              <w:t>921</w:t>
            </w:r>
          </w:p>
        </w:tc>
      </w:tr>
      <w:tr w:rsidR="00D82F19" w:rsidRPr="00AB5DFA" w14:paraId="232148CF" w14:textId="77777777" w:rsidTr="00AA6956">
        <w:trPr>
          <w:cantSplit/>
          <w:trHeight w:val="173"/>
        </w:trPr>
        <w:tc>
          <w:tcPr>
            <w:tcW w:w="2880" w:type="dxa"/>
            <w:vAlign w:val="bottom"/>
          </w:tcPr>
          <w:p w14:paraId="7DF01B7E" w14:textId="77777777" w:rsidR="00D82F19" w:rsidRPr="00BD0CED" w:rsidRDefault="00D82F19" w:rsidP="00D82F19">
            <w:pPr>
              <w:tabs>
                <w:tab w:val="left" w:pos="250"/>
              </w:tabs>
              <w:spacing w:line="220" w:lineRule="exact"/>
              <w:ind w:left="-18" w:right="-270"/>
              <w:rPr>
                <w:rFonts w:cs="Times New Roman"/>
                <w:sz w:val="18"/>
                <w:szCs w:val="18"/>
              </w:rPr>
            </w:pPr>
            <w:r w:rsidRPr="00BD0CED">
              <w:rPr>
                <w:rFonts w:cs="Times New Roman"/>
                <w:sz w:val="18"/>
                <w:szCs w:val="18"/>
              </w:rPr>
              <w:t>Debt issued and borrowings</w:t>
            </w:r>
          </w:p>
        </w:tc>
        <w:tc>
          <w:tcPr>
            <w:tcW w:w="450" w:type="dxa"/>
            <w:vAlign w:val="bottom"/>
          </w:tcPr>
          <w:p w14:paraId="7F5BB565" w14:textId="6BF84044" w:rsidR="00D82F19" w:rsidRPr="00F77D24" w:rsidRDefault="00D82F19" w:rsidP="00D82F19">
            <w:pPr>
              <w:spacing w:line="220" w:lineRule="exact"/>
              <w:ind w:left="-472" w:right="-462"/>
              <w:jc w:val="center"/>
              <w:rPr>
                <w:rFonts w:cs="Times New Roman"/>
                <w:i/>
                <w:iCs/>
                <w:sz w:val="18"/>
                <w:szCs w:val="18"/>
              </w:rPr>
            </w:pPr>
            <w:r w:rsidRPr="00F77D24">
              <w:rPr>
                <w:rFonts w:cs="Times New Roman"/>
                <w:i/>
                <w:iCs/>
                <w:sz w:val="18"/>
                <w:szCs w:val="18"/>
              </w:rPr>
              <w:t>21</w:t>
            </w:r>
          </w:p>
        </w:tc>
        <w:tc>
          <w:tcPr>
            <w:tcW w:w="1080" w:type="dxa"/>
            <w:vAlign w:val="bottom"/>
          </w:tcPr>
          <w:p w14:paraId="7C4AD102" w14:textId="41F8F821" w:rsidR="00D82F19" w:rsidRPr="00F120FC" w:rsidRDefault="00D82F19" w:rsidP="00D82F19">
            <w:pPr>
              <w:pStyle w:val="acctfourfigures"/>
              <w:tabs>
                <w:tab w:val="clear" w:pos="765"/>
                <w:tab w:val="decimal" w:pos="880"/>
              </w:tabs>
              <w:spacing w:line="220" w:lineRule="exact"/>
              <w:ind w:left="-14" w:right="-180"/>
              <w:rPr>
                <w:rFonts w:cs="Times New Roman"/>
                <w:bCs/>
                <w:sz w:val="18"/>
                <w:szCs w:val="18"/>
              </w:rPr>
            </w:pPr>
            <w:r w:rsidRPr="00AA6956">
              <w:rPr>
                <w:rFonts w:cs="Times New Roman"/>
                <w:bCs/>
                <w:sz w:val="18"/>
                <w:szCs w:val="18"/>
                <w:lang w:val="en-US"/>
              </w:rPr>
              <w:t>-</w:t>
            </w:r>
          </w:p>
        </w:tc>
        <w:tc>
          <w:tcPr>
            <w:tcW w:w="236" w:type="dxa"/>
            <w:vAlign w:val="bottom"/>
          </w:tcPr>
          <w:p w14:paraId="5D413A87"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024" w:type="dxa"/>
            <w:vAlign w:val="bottom"/>
          </w:tcPr>
          <w:p w14:paraId="337CBF80" w14:textId="0753D452" w:rsidR="00D82F19" w:rsidRPr="00F120FC" w:rsidRDefault="00D82F19" w:rsidP="00D82F19">
            <w:pPr>
              <w:tabs>
                <w:tab w:val="decimal" w:pos="658"/>
              </w:tabs>
              <w:spacing w:line="220" w:lineRule="exact"/>
              <w:ind w:left="-135" w:right="-108"/>
              <w:rPr>
                <w:rFonts w:cs="Times New Roman"/>
                <w:bCs/>
                <w:sz w:val="18"/>
                <w:szCs w:val="18"/>
                <w:lang w:val="en-US"/>
              </w:rPr>
            </w:pPr>
            <w:r w:rsidRPr="00AA6956">
              <w:rPr>
                <w:rFonts w:cs="Times New Roman"/>
                <w:sz w:val="18"/>
                <w:szCs w:val="18"/>
                <w:cs/>
                <w:lang w:val="en-US" w:bidi="th-TH"/>
              </w:rPr>
              <w:t>-</w:t>
            </w:r>
          </w:p>
        </w:tc>
        <w:tc>
          <w:tcPr>
            <w:tcW w:w="270" w:type="dxa"/>
            <w:vAlign w:val="bottom"/>
          </w:tcPr>
          <w:p w14:paraId="703A50BD" w14:textId="77777777" w:rsidR="00D82F19" w:rsidRPr="00F120FC" w:rsidRDefault="00D82F19" w:rsidP="00D82F19">
            <w:pPr>
              <w:tabs>
                <w:tab w:val="decimal" w:pos="880"/>
              </w:tabs>
              <w:spacing w:line="220" w:lineRule="exact"/>
              <w:ind w:left="-14" w:right="-180"/>
              <w:rPr>
                <w:rFonts w:cs="Times New Roman"/>
                <w:bCs/>
                <w:sz w:val="18"/>
                <w:szCs w:val="18"/>
                <w:lang w:val="en-US"/>
              </w:rPr>
            </w:pPr>
          </w:p>
        </w:tc>
        <w:tc>
          <w:tcPr>
            <w:tcW w:w="990" w:type="dxa"/>
            <w:vAlign w:val="bottom"/>
          </w:tcPr>
          <w:p w14:paraId="2A6F302D" w14:textId="36050875" w:rsidR="00D82F19" w:rsidRPr="00F120FC" w:rsidRDefault="00D82F19" w:rsidP="00D82F19">
            <w:pPr>
              <w:tabs>
                <w:tab w:val="decimal" w:pos="795"/>
              </w:tabs>
              <w:spacing w:line="220" w:lineRule="exact"/>
              <w:ind w:left="-135" w:right="-108"/>
              <w:rPr>
                <w:rFonts w:cs="Times New Roman"/>
                <w:bCs/>
                <w:sz w:val="18"/>
                <w:szCs w:val="18"/>
                <w:rtl/>
                <w:cs/>
              </w:rPr>
            </w:pPr>
            <w:r w:rsidRPr="00AA6956">
              <w:rPr>
                <w:rFonts w:cs="Times New Roman"/>
                <w:bCs/>
                <w:sz w:val="18"/>
                <w:szCs w:val="18"/>
                <w:lang w:val="en-US"/>
              </w:rPr>
              <w:t>-</w:t>
            </w:r>
          </w:p>
        </w:tc>
        <w:tc>
          <w:tcPr>
            <w:tcW w:w="236" w:type="dxa"/>
            <w:vAlign w:val="bottom"/>
          </w:tcPr>
          <w:p w14:paraId="0697EDBE" w14:textId="77777777" w:rsidR="00D82F19" w:rsidRPr="00F120FC"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0D8838C4" w14:textId="7A2252F5"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lang w:bidi="th-TH"/>
              </w:rPr>
              <w:t>2,648,291</w:t>
            </w:r>
          </w:p>
        </w:tc>
        <w:tc>
          <w:tcPr>
            <w:tcW w:w="236" w:type="dxa"/>
            <w:vAlign w:val="bottom"/>
          </w:tcPr>
          <w:p w14:paraId="3DF66728"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114" w:type="dxa"/>
            <w:vAlign w:val="bottom"/>
          </w:tcPr>
          <w:p w14:paraId="30E04CF6" w14:textId="11D574C5" w:rsidR="00D82F19" w:rsidRPr="00F120FC"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lang w:bidi="th-TH"/>
              </w:rPr>
              <w:t>2,648,291</w:t>
            </w:r>
          </w:p>
        </w:tc>
        <w:tc>
          <w:tcPr>
            <w:tcW w:w="270" w:type="dxa"/>
            <w:vAlign w:val="bottom"/>
          </w:tcPr>
          <w:p w14:paraId="27F554A2"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080" w:type="dxa"/>
            <w:vAlign w:val="bottom"/>
          </w:tcPr>
          <w:p w14:paraId="09BC8779" w14:textId="44ED7578" w:rsidR="00D82F19" w:rsidRPr="00F120FC" w:rsidRDefault="00D82F19" w:rsidP="00D82F19">
            <w:pPr>
              <w:tabs>
                <w:tab w:val="decimal" w:pos="795"/>
              </w:tabs>
              <w:spacing w:line="220" w:lineRule="exact"/>
              <w:ind w:left="-14" w:right="-180"/>
              <w:rPr>
                <w:rFonts w:cs="Times New Roman"/>
                <w:bCs/>
                <w:sz w:val="18"/>
                <w:szCs w:val="18"/>
                <w:lang w:bidi="th-TH"/>
              </w:rPr>
            </w:pPr>
            <w:r w:rsidRPr="00AA6956">
              <w:rPr>
                <w:rFonts w:cs="Times New Roman"/>
                <w:bCs/>
                <w:sz w:val="18"/>
                <w:szCs w:val="18"/>
              </w:rPr>
              <w:t>-</w:t>
            </w:r>
          </w:p>
        </w:tc>
        <w:tc>
          <w:tcPr>
            <w:tcW w:w="236" w:type="dxa"/>
            <w:vAlign w:val="bottom"/>
          </w:tcPr>
          <w:p w14:paraId="20A5DE69"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114" w:type="dxa"/>
            <w:vAlign w:val="bottom"/>
          </w:tcPr>
          <w:p w14:paraId="1652377E" w14:textId="64C05681" w:rsidR="00D82F19" w:rsidRPr="00F120FC" w:rsidRDefault="00D82F19" w:rsidP="00D82F19">
            <w:pPr>
              <w:pStyle w:val="acctfourfigures"/>
              <w:tabs>
                <w:tab w:val="clear" w:pos="765"/>
                <w:tab w:val="decimal" w:pos="907"/>
              </w:tabs>
              <w:spacing w:line="220" w:lineRule="exact"/>
              <w:ind w:left="-135" w:right="-108"/>
              <w:rPr>
                <w:rFonts w:cs="Times New Roman"/>
                <w:bCs/>
                <w:sz w:val="18"/>
                <w:szCs w:val="18"/>
              </w:rPr>
            </w:pPr>
            <w:r w:rsidRPr="00AA6956">
              <w:rPr>
                <w:rFonts w:cs="Times New Roman"/>
                <w:bCs/>
                <w:sz w:val="18"/>
                <w:szCs w:val="18"/>
              </w:rPr>
              <w:t>-</w:t>
            </w:r>
          </w:p>
        </w:tc>
        <w:tc>
          <w:tcPr>
            <w:tcW w:w="270" w:type="dxa"/>
            <w:vAlign w:val="bottom"/>
          </w:tcPr>
          <w:p w14:paraId="6B278BFA"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080" w:type="dxa"/>
            <w:vAlign w:val="bottom"/>
          </w:tcPr>
          <w:p w14:paraId="6731E04B" w14:textId="41C391DE" w:rsidR="00D82F19" w:rsidRPr="00F120FC" w:rsidRDefault="00D82F19" w:rsidP="00D82F19">
            <w:pPr>
              <w:pStyle w:val="acctfourfigures"/>
              <w:tabs>
                <w:tab w:val="clear" w:pos="765"/>
                <w:tab w:val="decimal" w:pos="878"/>
              </w:tabs>
              <w:spacing w:line="220" w:lineRule="exact"/>
              <w:ind w:left="-14" w:right="-180"/>
              <w:rPr>
                <w:rFonts w:cs="Times New Roman"/>
                <w:bCs/>
                <w:sz w:val="18"/>
                <w:szCs w:val="18"/>
              </w:rPr>
            </w:pPr>
            <w:r w:rsidRPr="00AA6956">
              <w:rPr>
                <w:rFonts w:cs="Times New Roman"/>
                <w:bCs/>
                <w:sz w:val="18"/>
                <w:szCs w:val="18"/>
                <w:lang w:val="en-US"/>
              </w:rPr>
              <w:t>2,746,646</w:t>
            </w:r>
          </w:p>
        </w:tc>
        <w:tc>
          <w:tcPr>
            <w:tcW w:w="236" w:type="dxa"/>
            <w:vAlign w:val="bottom"/>
          </w:tcPr>
          <w:p w14:paraId="7F767B6D" w14:textId="77777777" w:rsidR="00D82F19" w:rsidRPr="00F120FC" w:rsidRDefault="00D82F19" w:rsidP="00D82F19">
            <w:pPr>
              <w:tabs>
                <w:tab w:val="decimal" w:pos="880"/>
              </w:tabs>
              <w:spacing w:line="220" w:lineRule="exact"/>
              <w:ind w:left="-14" w:right="-180"/>
              <w:rPr>
                <w:rFonts w:cs="Times New Roman"/>
                <w:bCs/>
                <w:sz w:val="18"/>
                <w:szCs w:val="18"/>
                <w:lang w:bidi="th-TH"/>
              </w:rPr>
            </w:pPr>
          </w:p>
        </w:tc>
        <w:tc>
          <w:tcPr>
            <w:tcW w:w="1114" w:type="dxa"/>
            <w:gridSpan w:val="2"/>
            <w:vAlign w:val="bottom"/>
          </w:tcPr>
          <w:p w14:paraId="7F6A1129" w14:textId="06BFC6EC" w:rsidR="00D82F19" w:rsidRPr="00F120FC" w:rsidRDefault="00D82F19" w:rsidP="00D82F19">
            <w:pPr>
              <w:pStyle w:val="acctfourfigures"/>
              <w:tabs>
                <w:tab w:val="clear" w:pos="765"/>
                <w:tab w:val="decimal" w:pos="822"/>
              </w:tabs>
              <w:spacing w:line="220" w:lineRule="exact"/>
              <w:ind w:left="-117" w:right="-90"/>
              <w:rPr>
                <w:rFonts w:cs="Times New Roman"/>
                <w:bCs/>
                <w:sz w:val="18"/>
                <w:szCs w:val="18"/>
              </w:rPr>
            </w:pPr>
            <w:r w:rsidRPr="00AA6956">
              <w:rPr>
                <w:rFonts w:cs="Times New Roman"/>
                <w:bCs/>
                <w:sz w:val="18"/>
                <w:szCs w:val="18"/>
                <w:lang w:val="en-US"/>
              </w:rPr>
              <w:t>2,746,646</w:t>
            </w:r>
          </w:p>
        </w:tc>
      </w:tr>
      <w:tr w:rsidR="00D82F19" w:rsidRPr="00AB5DFA" w14:paraId="22956076" w14:textId="77777777" w:rsidTr="00F77D24">
        <w:trPr>
          <w:cantSplit/>
          <w:trHeight w:val="209"/>
        </w:trPr>
        <w:tc>
          <w:tcPr>
            <w:tcW w:w="2880" w:type="dxa"/>
          </w:tcPr>
          <w:p w14:paraId="4EF2EADD" w14:textId="77777777" w:rsidR="00D82F19" w:rsidRPr="00BD0CED" w:rsidRDefault="00D82F19" w:rsidP="00D82F19">
            <w:pPr>
              <w:rPr>
                <w:rFonts w:cs="Times New Roman"/>
                <w:b/>
                <w:bCs/>
                <w:sz w:val="18"/>
                <w:szCs w:val="18"/>
                <w:lang w:bidi="th-TH"/>
              </w:rPr>
            </w:pPr>
          </w:p>
        </w:tc>
        <w:tc>
          <w:tcPr>
            <w:tcW w:w="450" w:type="dxa"/>
          </w:tcPr>
          <w:p w14:paraId="58290CEE" w14:textId="77777777" w:rsidR="00D82F19" w:rsidRPr="00BD0CED" w:rsidRDefault="00D82F19" w:rsidP="00D82F19">
            <w:pPr>
              <w:pStyle w:val="acctfourfigures"/>
              <w:tabs>
                <w:tab w:val="clear" w:pos="765"/>
                <w:tab w:val="decimal" w:pos="856"/>
              </w:tabs>
              <w:spacing w:line="220" w:lineRule="exact"/>
              <w:ind w:left="-199" w:right="-201"/>
              <w:rPr>
                <w:rFonts w:cs="Times New Roman"/>
                <w:bCs/>
                <w:i/>
                <w:iCs/>
                <w:sz w:val="18"/>
                <w:szCs w:val="18"/>
              </w:rPr>
            </w:pPr>
          </w:p>
        </w:tc>
        <w:tc>
          <w:tcPr>
            <w:tcW w:w="1080" w:type="dxa"/>
            <w:vAlign w:val="bottom"/>
          </w:tcPr>
          <w:p w14:paraId="39E1EED6" w14:textId="77777777" w:rsidR="00D82F19" w:rsidRPr="00BD0CED"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2B94628F" w14:textId="77777777" w:rsidR="00D82F19" w:rsidRPr="00BD0CED"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AD0FD95" w14:textId="77777777" w:rsidR="00D82F19" w:rsidRPr="00BD0CED" w:rsidRDefault="00D82F19" w:rsidP="00D82F19">
            <w:pPr>
              <w:pStyle w:val="acctfourfigures"/>
              <w:tabs>
                <w:tab w:val="clear" w:pos="765"/>
                <w:tab w:val="decimal" w:pos="658"/>
              </w:tabs>
              <w:spacing w:line="220" w:lineRule="exact"/>
              <w:ind w:left="-135" w:right="-108"/>
              <w:rPr>
                <w:rFonts w:cs="Times New Roman"/>
                <w:bCs/>
                <w:sz w:val="18"/>
                <w:szCs w:val="18"/>
                <w:rtl/>
                <w:cs/>
              </w:rPr>
            </w:pPr>
          </w:p>
        </w:tc>
        <w:tc>
          <w:tcPr>
            <w:tcW w:w="270" w:type="dxa"/>
          </w:tcPr>
          <w:p w14:paraId="757ED467" w14:textId="77777777" w:rsidR="00D82F19" w:rsidRPr="00BD0CED"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7695C11E" w14:textId="03A1E946" w:rsidR="00D82F19" w:rsidRPr="00BD0CED" w:rsidRDefault="00D82F19" w:rsidP="00D82F19">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6A1E8C70" w14:textId="77777777" w:rsidR="00D82F19" w:rsidRPr="00BD0CED"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30FE9E4C" w14:textId="77777777" w:rsidR="00D82F19" w:rsidRPr="00BD0CED"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330B9BE2" w14:textId="77777777" w:rsidR="00D82F19" w:rsidRPr="00BD0CED"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5F67F182" w14:textId="77777777" w:rsidR="00D82F19" w:rsidRPr="00BD0CED"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31A90236" w14:textId="77777777" w:rsidR="00D82F19" w:rsidRPr="00BD0CED"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3BC6A05E" w14:textId="77777777" w:rsidR="00D82F19" w:rsidRPr="00BD0CED" w:rsidRDefault="00D82F19" w:rsidP="00D82F19">
            <w:pPr>
              <w:pStyle w:val="acctfourfigures"/>
              <w:tabs>
                <w:tab w:val="clear" w:pos="765"/>
                <w:tab w:val="decimal" w:pos="795"/>
              </w:tabs>
              <w:spacing w:line="220" w:lineRule="exact"/>
              <w:ind w:left="-14" w:right="-180"/>
              <w:rPr>
                <w:rFonts w:cs="Times New Roman"/>
                <w:bCs/>
                <w:sz w:val="18"/>
                <w:szCs w:val="18"/>
              </w:rPr>
            </w:pPr>
          </w:p>
        </w:tc>
        <w:tc>
          <w:tcPr>
            <w:tcW w:w="236" w:type="dxa"/>
          </w:tcPr>
          <w:p w14:paraId="4E030C51" w14:textId="77777777" w:rsidR="00D82F19" w:rsidRPr="00BD0CED"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65FC54EB" w14:textId="77777777" w:rsidR="00D82F19" w:rsidRPr="00BD0CED" w:rsidRDefault="00D82F19" w:rsidP="00D82F19">
            <w:pPr>
              <w:pStyle w:val="acctfourfigures"/>
              <w:tabs>
                <w:tab w:val="clear" w:pos="765"/>
                <w:tab w:val="decimal" w:pos="907"/>
              </w:tabs>
              <w:spacing w:line="220" w:lineRule="exact"/>
              <w:ind w:left="-135" w:right="-108"/>
              <w:rPr>
                <w:rFonts w:cs="Times New Roman"/>
                <w:bCs/>
                <w:sz w:val="18"/>
                <w:szCs w:val="18"/>
              </w:rPr>
            </w:pPr>
          </w:p>
        </w:tc>
        <w:tc>
          <w:tcPr>
            <w:tcW w:w="270" w:type="dxa"/>
          </w:tcPr>
          <w:p w14:paraId="1C529EE1" w14:textId="77777777" w:rsidR="00D82F19" w:rsidRPr="00BD0CED"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28A5D99C" w14:textId="77777777" w:rsidR="00D82F19" w:rsidRPr="00BD0CED" w:rsidRDefault="00D82F19" w:rsidP="00D82F19">
            <w:pPr>
              <w:pStyle w:val="acctfourfigures"/>
              <w:tabs>
                <w:tab w:val="clear" w:pos="765"/>
                <w:tab w:val="decimal" w:pos="878"/>
              </w:tabs>
              <w:spacing w:line="220" w:lineRule="exact"/>
              <w:ind w:left="-14" w:right="-180"/>
              <w:rPr>
                <w:rFonts w:cs="Times New Roman"/>
                <w:bCs/>
                <w:sz w:val="18"/>
                <w:szCs w:val="18"/>
              </w:rPr>
            </w:pPr>
          </w:p>
        </w:tc>
        <w:tc>
          <w:tcPr>
            <w:tcW w:w="236" w:type="dxa"/>
          </w:tcPr>
          <w:p w14:paraId="7D99EE2A" w14:textId="77777777" w:rsidR="00D82F19" w:rsidRPr="00BD0CED"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vAlign w:val="bottom"/>
          </w:tcPr>
          <w:p w14:paraId="1552BFD1" w14:textId="77777777" w:rsidR="00D82F19" w:rsidRPr="00BD0CED" w:rsidRDefault="00D82F19" w:rsidP="00D82F19">
            <w:pPr>
              <w:pStyle w:val="acctfourfigures"/>
              <w:tabs>
                <w:tab w:val="clear" w:pos="765"/>
                <w:tab w:val="decimal" w:pos="822"/>
              </w:tabs>
              <w:spacing w:line="220" w:lineRule="exact"/>
              <w:ind w:left="-117" w:right="-90"/>
              <w:rPr>
                <w:rFonts w:cs="Times New Roman"/>
                <w:bCs/>
                <w:sz w:val="18"/>
                <w:szCs w:val="18"/>
              </w:rPr>
            </w:pPr>
          </w:p>
        </w:tc>
      </w:tr>
    </w:tbl>
    <w:p w14:paraId="3F41FE1A" w14:textId="77777777" w:rsidR="00DC328D" w:rsidRDefault="00DC328D">
      <w:r>
        <w:br w:type="page"/>
      </w:r>
    </w:p>
    <w:tbl>
      <w:tblPr>
        <w:tblW w:w="15030" w:type="dxa"/>
        <w:tblLayout w:type="fixed"/>
        <w:tblLook w:val="0000" w:firstRow="0" w:lastRow="0" w:firstColumn="0" w:lastColumn="0" w:noHBand="0" w:noVBand="0"/>
      </w:tblPr>
      <w:tblGrid>
        <w:gridCol w:w="2880"/>
        <w:gridCol w:w="450"/>
        <w:gridCol w:w="1080"/>
        <w:gridCol w:w="236"/>
        <w:gridCol w:w="1024"/>
        <w:gridCol w:w="270"/>
        <w:gridCol w:w="990"/>
        <w:gridCol w:w="236"/>
        <w:gridCol w:w="1114"/>
        <w:gridCol w:w="236"/>
        <w:gridCol w:w="1114"/>
        <w:gridCol w:w="270"/>
        <w:gridCol w:w="1080"/>
        <w:gridCol w:w="236"/>
        <w:gridCol w:w="1114"/>
        <w:gridCol w:w="270"/>
        <w:gridCol w:w="1080"/>
        <w:gridCol w:w="236"/>
        <w:gridCol w:w="7"/>
        <w:gridCol w:w="1107"/>
      </w:tblGrid>
      <w:tr w:rsidR="006C19A3" w:rsidRPr="00AB5DFA" w14:paraId="17E7B435" w14:textId="77777777">
        <w:trPr>
          <w:cantSplit/>
        </w:trPr>
        <w:tc>
          <w:tcPr>
            <w:tcW w:w="2880" w:type="dxa"/>
          </w:tcPr>
          <w:p w14:paraId="33CEA2C6" w14:textId="77777777" w:rsidR="006C19A3" w:rsidRPr="00BD0CED" w:rsidRDefault="006C19A3">
            <w:pPr>
              <w:tabs>
                <w:tab w:val="left" w:pos="360"/>
              </w:tabs>
              <w:spacing w:line="220" w:lineRule="exact"/>
              <w:ind w:left="-18" w:right="-270"/>
              <w:rPr>
                <w:rFonts w:cs="Times New Roman"/>
                <w:sz w:val="18"/>
                <w:szCs w:val="18"/>
                <w:lang w:bidi="th-TH"/>
              </w:rPr>
            </w:pPr>
          </w:p>
        </w:tc>
        <w:tc>
          <w:tcPr>
            <w:tcW w:w="450" w:type="dxa"/>
          </w:tcPr>
          <w:p w14:paraId="19475F52" w14:textId="77777777" w:rsidR="006C19A3" w:rsidRPr="00BD0CED" w:rsidRDefault="006C19A3">
            <w:pPr>
              <w:spacing w:line="220" w:lineRule="exact"/>
              <w:ind w:left="-200" w:right="-274"/>
              <w:jc w:val="center"/>
              <w:rPr>
                <w:rFonts w:cs="Times New Roman"/>
                <w:b/>
                <w:bCs/>
                <w:i/>
                <w:iCs/>
                <w:sz w:val="18"/>
                <w:szCs w:val="18"/>
                <w:cs/>
                <w:lang w:bidi="th-TH"/>
              </w:rPr>
            </w:pPr>
          </w:p>
        </w:tc>
        <w:tc>
          <w:tcPr>
            <w:tcW w:w="11700" w:type="dxa"/>
            <w:gridSpan w:val="18"/>
          </w:tcPr>
          <w:p w14:paraId="62209B03" w14:textId="77777777" w:rsidR="006C19A3" w:rsidRPr="00BD0CED" w:rsidRDefault="006C19A3">
            <w:pPr>
              <w:spacing w:line="220" w:lineRule="exact"/>
              <w:ind w:left="-18" w:right="-270"/>
              <w:jc w:val="center"/>
              <w:rPr>
                <w:rFonts w:cs="Times New Roman"/>
                <w:sz w:val="18"/>
                <w:szCs w:val="18"/>
                <w:cs/>
                <w:lang w:bidi="th-TH"/>
              </w:rPr>
            </w:pPr>
            <w:r w:rsidRPr="00BD0CED">
              <w:rPr>
                <w:rFonts w:cs="Times New Roman"/>
                <w:b/>
                <w:bCs/>
                <w:sz w:val="18"/>
                <w:szCs w:val="18"/>
                <w:lang w:bidi="th-TH"/>
              </w:rPr>
              <w:t>Consolidated</w:t>
            </w:r>
          </w:p>
        </w:tc>
      </w:tr>
      <w:tr w:rsidR="006C19A3" w:rsidRPr="00AB5DFA" w14:paraId="210BD4AF" w14:textId="77777777">
        <w:trPr>
          <w:cantSplit/>
        </w:trPr>
        <w:tc>
          <w:tcPr>
            <w:tcW w:w="2880" w:type="dxa"/>
          </w:tcPr>
          <w:p w14:paraId="2EF9213C" w14:textId="77777777" w:rsidR="006C19A3" w:rsidRPr="00BD0CED" w:rsidRDefault="006C19A3">
            <w:pPr>
              <w:tabs>
                <w:tab w:val="left" w:pos="360"/>
              </w:tabs>
              <w:spacing w:line="220" w:lineRule="exact"/>
              <w:ind w:left="-18" w:right="-270"/>
              <w:rPr>
                <w:rFonts w:cs="Times New Roman"/>
                <w:sz w:val="18"/>
                <w:szCs w:val="18"/>
                <w:cs/>
                <w:lang w:bidi="th-TH"/>
              </w:rPr>
            </w:pPr>
          </w:p>
        </w:tc>
        <w:tc>
          <w:tcPr>
            <w:tcW w:w="450" w:type="dxa"/>
          </w:tcPr>
          <w:p w14:paraId="267CB551" w14:textId="77777777" w:rsidR="006C19A3" w:rsidRPr="00BD0CED" w:rsidRDefault="006C19A3">
            <w:pPr>
              <w:spacing w:line="220" w:lineRule="exact"/>
              <w:ind w:left="-200" w:right="-274"/>
              <w:jc w:val="center"/>
              <w:rPr>
                <w:rFonts w:cs="Times New Roman"/>
                <w:i/>
                <w:iCs/>
                <w:sz w:val="18"/>
                <w:szCs w:val="18"/>
              </w:rPr>
            </w:pPr>
          </w:p>
        </w:tc>
        <w:tc>
          <w:tcPr>
            <w:tcW w:w="6300" w:type="dxa"/>
            <w:gridSpan w:val="9"/>
          </w:tcPr>
          <w:p w14:paraId="1944B8F3" w14:textId="77777777" w:rsidR="006C19A3" w:rsidRPr="00BD0CED" w:rsidRDefault="006C19A3">
            <w:pPr>
              <w:spacing w:line="220" w:lineRule="exact"/>
              <w:ind w:left="-117" w:right="-90"/>
              <w:jc w:val="center"/>
              <w:rPr>
                <w:rFonts w:cs="Times New Roman"/>
                <w:sz w:val="18"/>
                <w:szCs w:val="18"/>
              </w:rPr>
            </w:pPr>
            <w:r w:rsidRPr="00BD0CED">
              <w:rPr>
                <w:rFonts w:cs="Times New Roman"/>
                <w:sz w:val="18"/>
                <w:szCs w:val="18"/>
              </w:rPr>
              <w:t>Carrying amount</w:t>
            </w:r>
          </w:p>
        </w:tc>
        <w:tc>
          <w:tcPr>
            <w:tcW w:w="270" w:type="dxa"/>
          </w:tcPr>
          <w:p w14:paraId="7C77F18E" w14:textId="77777777" w:rsidR="006C19A3" w:rsidRPr="00BD0CED" w:rsidRDefault="006C19A3">
            <w:pPr>
              <w:spacing w:line="220" w:lineRule="exact"/>
              <w:ind w:left="-117" w:right="-90"/>
              <w:jc w:val="center"/>
              <w:rPr>
                <w:rFonts w:cs="Times New Roman"/>
                <w:sz w:val="18"/>
                <w:szCs w:val="18"/>
              </w:rPr>
            </w:pPr>
          </w:p>
        </w:tc>
        <w:tc>
          <w:tcPr>
            <w:tcW w:w="5130" w:type="dxa"/>
            <w:gridSpan w:val="8"/>
            <w:tcBorders>
              <w:bottom w:val="single" w:sz="4" w:space="0" w:color="auto"/>
            </w:tcBorders>
            <w:vAlign w:val="bottom"/>
          </w:tcPr>
          <w:p w14:paraId="207AC608" w14:textId="77777777" w:rsidR="006C19A3" w:rsidRPr="00BD0CED" w:rsidRDefault="006C19A3">
            <w:pPr>
              <w:spacing w:line="220" w:lineRule="exact"/>
              <w:ind w:left="-117" w:right="-90"/>
              <w:jc w:val="center"/>
              <w:rPr>
                <w:rFonts w:cs="Times New Roman"/>
                <w:sz w:val="18"/>
                <w:szCs w:val="18"/>
              </w:rPr>
            </w:pPr>
            <w:r w:rsidRPr="00BD0CED">
              <w:rPr>
                <w:rFonts w:cs="Times New Roman"/>
                <w:sz w:val="18"/>
                <w:szCs w:val="18"/>
              </w:rPr>
              <w:t>Fair value</w:t>
            </w:r>
          </w:p>
        </w:tc>
      </w:tr>
      <w:tr w:rsidR="006C19A3" w:rsidRPr="00AB5DFA" w14:paraId="6EF3BB68" w14:textId="77777777">
        <w:trPr>
          <w:cantSplit/>
        </w:trPr>
        <w:tc>
          <w:tcPr>
            <w:tcW w:w="2880" w:type="dxa"/>
          </w:tcPr>
          <w:p w14:paraId="5DEB04C1" w14:textId="77777777" w:rsidR="006C19A3" w:rsidRPr="00BD0CED" w:rsidRDefault="006C19A3">
            <w:pPr>
              <w:tabs>
                <w:tab w:val="left" w:pos="360"/>
              </w:tabs>
              <w:spacing w:line="220" w:lineRule="exact"/>
              <w:ind w:left="-18" w:right="-270"/>
              <w:rPr>
                <w:rFonts w:cs="Times New Roman"/>
                <w:sz w:val="18"/>
                <w:szCs w:val="18"/>
                <w:cs/>
                <w:lang w:bidi="th-TH"/>
              </w:rPr>
            </w:pPr>
          </w:p>
        </w:tc>
        <w:tc>
          <w:tcPr>
            <w:tcW w:w="450" w:type="dxa"/>
          </w:tcPr>
          <w:p w14:paraId="1C224F62" w14:textId="77777777" w:rsidR="006C19A3" w:rsidRPr="00BD0CED" w:rsidRDefault="006C19A3">
            <w:pPr>
              <w:spacing w:line="220" w:lineRule="exact"/>
              <w:ind w:left="-200" w:right="-274"/>
              <w:jc w:val="center"/>
              <w:rPr>
                <w:rFonts w:cs="Times New Roman"/>
                <w:i/>
                <w:iCs/>
                <w:sz w:val="18"/>
                <w:szCs w:val="18"/>
              </w:rPr>
            </w:pPr>
          </w:p>
        </w:tc>
        <w:tc>
          <w:tcPr>
            <w:tcW w:w="1080" w:type="dxa"/>
            <w:tcBorders>
              <w:top w:val="single" w:sz="4" w:space="0" w:color="auto"/>
            </w:tcBorders>
            <w:vAlign w:val="bottom"/>
          </w:tcPr>
          <w:p w14:paraId="6B4C3253" w14:textId="77777777" w:rsidR="006C19A3" w:rsidRPr="00BD0CED" w:rsidRDefault="006C19A3">
            <w:pPr>
              <w:spacing w:line="220" w:lineRule="exact"/>
              <w:ind w:left="-117" w:right="-108"/>
              <w:jc w:val="center"/>
              <w:rPr>
                <w:rFonts w:cs="Times New Roman"/>
                <w:sz w:val="18"/>
                <w:szCs w:val="18"/>
                <w:lang w:val="en-US" w:bidi="th-TH"/>
              </w:rPr>
            </w:pPr>
            <w:r w:rsidRPr="00BD0CED">
              <w:rPr>
                <w:rFonts w:cs="Times New Roman"/>
                <w:sz w:val="18"/>
                <w:szCs w:val="18"/>
                <w:lang w:val="en-US" w:bidi="th-TH"/>
              </w:rPr>
              <w:t>Hedging</w:t>
            </w:r>
          </w:p>
        </w:tc>
        <w:tc>
          <w:tcPr>
            <w:tcW w:w="236" w:type="dxa"/>
            <w:tcBorders>
              <w:top w:val="single" w:sz="4" w:space="0" w:color="auto"/>
            </w:tcBorders>
          </w:tcPr>
          <w:p w14:paraId="65337E2E" w14:textId="77777777" w:rsidR="006C19A3" w:rsidRPr="00BD0CED" w:rsidRDefault="006C19A3">
            <w:pPr>
              <w:spacing w:line="220" w:lineRule="exact"/>
              <w:ind w:left="-117" w:right="-90"/>
              <w:jc w:val="center"/>
              <w:rPr>
                <w:rFonts w:cs="Times New Roman"/>
                <w:sz w:val="18"/>
                <w:szCs w:val="18"/>
              </w:rPr>
            </w:pPr>
          </w:p>
        </w:tc>
        <w:tc>
          <w:tcPr>
            <w:tcW w:w="1024" w:type="dxa"/>
            <w:tcBorders>
              <w:top w:val="single" w:sz="4" w:space="0" w:color="auto"/>
            </w:tcBorders>
          </w:tcPr>
          <w:p w14:paraId="037C9770" w14:textId="77777777" w:rsidR="006C19A3" w:rsidRPr="00BD0CED" w:rsidRDefault="006C19A3">
            <w:pPr>
              <w:spacing w:line="220" w:lineRule="exact"/>
              <w:ind w:left="-117" w:right="-90"/>
              <w:jc w:val="center"/>
              <w:rPr>
                <w:rFonts w:cs="Times New Roman"/>
                <w:sz w:val="18"/>
                <w:szCs w:val="18"/>
              </w:rPr>
            </w:pPr>
          </w:p>
        </w:tc>
        <w:tc>
          <w:tcPr>
            <w:tcW w:w="270" w:type="dxa"/>
            <w:tcBorders>
              <w:top w:val="single" w:sz="4" w:space="0" w:color="auto"/>
            </w:tcBorders>
          </w:tcPr>
          <w:p w14:paraId="5DCA464E" w14:textId="77777777" w:rsidR="006C19A3" w:rsidRPr="00BD0CED" w:rsidRDefault="006C19A3">
            <w:pPr>
              <w:spacing w:line="220" w:lineRule="exact"/>
              <w:ind w:left="-117" w:right="-90"/>
              <w:jc w:val="center"/>
              <w:rPr>
                <w:rFonts w:cs="Times New Roman"/>
                <w:sz w:val="18"/>
                <w:szCs w:val="18"/>
              </w:rPr>
            </w:pPr>
          </w:p>
        </w:tc>
        <w:tc>
          <w:tcPr>
            <w:tcW w:w="990" w:type="dxa"/>
            <w:tcBorders>
              <w:top w:val="single" w:sz="4" w:space="0" w:color="auto"/>
            </w:tcBorders>
          </w:tcPr>
          <w:p w14:paraId="33F7F507" w14:textId="77777777" w:rsidR="006C19A3" w:rsidRPr="00BD0CED" w:rsidRDefault="006C19A3">
            <w:pPr>
              <w:spacing w:line="220" w:lineRule="exact"/>
              <w:ind w:left="-117" w:right="-90"/>
              <w:jc w:val="center"/>
              <w:rPr>
                <w:rFonts w:cs="Times New Roman"/>
                <w:sz w:val="18"/>
                <w:szCs w:val="18"/>
              </w:rPr>
            </w:pPr>
          </w:p>
        </w:tc>
        <w:tc>
          <w:tcPr>
            <w:tcW w:w="236" w:type="dxa"/>
            <w:tcBorders>
              <w:top w:val="single" w:sz="4" w:space="0" w:color="auto"/>
            </w:tcBorders>
          </w:tcPr>
          <w:p w14:paraId="4A7FED73" w14:textId="77777777" w:rsidR="006C19A3" w:rsidRPr="00BD0CED" w:rsidRDefault="006C19A3">
            <w:pPr>
              <w:spacing w:line="220" w:lineRule="exact"/>
              <w:ind w:left="-117" w:right="-90"/>
              <w:jc w:val="center"/>
              <w:rPr>
                <w:rFonts w:cs="Times New Roman"/>
                <w:sz w:val="18"/>
                <w:szCs w:val="18"/>
              </w:rPr>
            </w:pPr>
          </w:p>
        </w:tc>
        <w:tc>
          <w:tcPr>
            <w:tcW w:w="1114" w:type="dxa"/>
            <w:tcBorders>
              <w:top w:val="single" w:sz="4" w:space="0" w:color="auto"/>
            </w:tcBorders>
            <w:vAlign w:val="bottom"/>
          </w:tcPr>
          <w:p w14:paraId="28C541CD" w14:textId="77777777" w:rsidR="006C19A3" w:rsidRPr="00BD0CED" w:rsidRDefault="006C19A3">
            <w:pPr>
              <w:spacing w:line="220" w:lineRule="exact"/>
              <w:ind w:left="-117" w:right="-90"/>
              <w:jc w:val="center"/>
              <w:rPr>
                <w:rFonts w:cs="Times New Roman"/>
                <w:sz w:val="18"/>
                <w:szCs w:val="18"/>
              </w:rPr>
            </w:pPr>
            <w:r w:rsidRPr="00BD0CED">
              <w:rPr>
                <w:rFonts w:cs="Times New Roman"/>
                <w:sz w:val="18"/>
                <w:szCs w:val="18"/>
              </w:rPr>
              <w:t>Amortised</w:t>
            </w:r>
          </w:p>
        </w:tc>
        <w:tc>
          <w:tcPr>
            <w:tcW w:w="236" w:type="dxa"/>
            <w:tcBorders>
              <w:top w:val="single" w:sz="4" w:space="0" w:color="auto"/>
            </w:tcBorders>
          </w:tcPr>
          <w:p w14:paraId="327A13F7" w14:textId="77777777" w:rsidR="006C19A3" w:rsidRPr="00BD0CED" w:rsidRDefault="006C19A3">
            <w:pPr>
              <w:spacing w:line="220" w:lineRule="exact"/>
              <w:ind w:left="-117" w:right="-90"/>
              <w:jc w:val="center"/>
              <w:rPr>
                <w:rFonts w:cs="Times New Roman"/>
                <w:sz w:val="18"/>
                <w:szCs w:val="18"/>
              </w:rPr>
            </w:pPr>
          </w:p>
        </w:tc>
        <w:tc>
          <w:tcPr>
            <w:tcW w:w="1114" w:type="dxa"/>
            <w:tcBorders>
              <w:top w:val="single" w:sz="4" w:space="0" w:color="auto"/>
            </w:tcBorders>
            <w:vAlign w:val="bottom"/>
          </w:tcPr>
          <w:p w14:paraId="105CB0F1" w14:textId="77777777" w:rsidR="006C19A3" w:rsidRPr="00BD0CED" w:rsidRDefault="006C19A3">
            <w:pPr>
              <w:spacing w:line="220" w:lineRule="exact"/>
              <w:ind w:left="-117" w:right="-90"/>
              <w:jc w:val="center"/>
              <w:rPr>
                <w:rFonts w:cs="Times New Roman"/>
                <w:sz w:val="18"/>
                <w:szCs w:val="18"/>
              </w:rPr>
            </w:pPr>
          </w:p>
        </w:tc>
        <w:tc>
          <w:tcPr>
            <w:tcW w:w="270" w:type="dxa"/>
          </w:tcPr>
          <w:p w14:paraId="4EFCC898" w14:textId="77777777" w:rsidR="006C19A3" w:rsidRPr="00BD0CED" w:rsidRDefault="006C19A3">
            <w:pPr>
              <w:spacing w:line="220" w:lineRule="exact"/>
              <w:ind w:left="-117" w:right="-90"/>
              <w:jc w:val="center"/>
              <w:rPr>
                <w:rFonts w:cs="Times New Roman"/>
                <w:sz w:val="18"/>
                <w:szCs w:val="18"/>
              </w:rPr>
            </w:pPr>
          </w:p>
        </w:tc>
        <w:tc>
          <w:tcPr>
            <w:tcW w:w="1080" w:type="dxa"/>
            <w:tcBorders>
              <w:top w:val="single" w:sz="4" w:space="0" w:color="auto"/>
            </w:tcBorders>
            <w:vAlign w:val="bottom"/>
          </w:tcPr>
          <w:p w14:paraId="52A84E27" w14:textId="77777777" w:rsidR="006C19A3" w:rsidRPr="00BD0CED" w:rsidRDefault="006C19A3">
            <w:pPr>
              <w:spacing w:line="220" w:lineRule="exact"/>
              <w:ind w:left="-117" w:right="-90"/>
              <w:jc w:val="center"/>
              <w:rPr>
                <w:rFonts w:cs="Times New Roman"/>
                <w:sz w:val="18"/>
                <w:szCs w:val="18"/>
              </w:rPr>
            </w:pPr>
          </w:p>
        </w:tc>
        <w:tc>
          <w:tcPr>
            <w:tcW w:w="236" w:type="dxa"/>
            <w:tcBorders>
              <w:top w:val="single" w:sz="4" w:space="0" w:color="auto"/>
            </w:tcBorders>
          </w:tcPr>
          <w:p w14:paraId="1DCB0D54" w14:textId="77777777" w:rsidR="006C19A3" w:rsidRPr="00BD0CED" w:rsidRDefault="006C19A3">
            <w:pPr>
              <w:spacing w:line="220" w:lineRule="exact"/>
              <w:ind w:left="-117" w:right="-90"/>
              <w:jc w:val="center"/>
              <w:rPr>
                <w:rFonts w:cs="Times New Roman"/>
                <w:sz w:val="18"/>
                <w:szCs w:val="18"/>
              </w:rPr>
            </w:pPr>
          </w:p>
        </w:tc>
        <w:tc>
          <w:tcPr>
            <w:tcW w:w="1114" w:type="dxa"/>
            <w:tcBorders>
              <w:top w:val="single" w:sz="4" w:space="0" w:color="auto"/>
            </w:tcBorders>
          </w:tcPr>
          <w:p w14:paraId="11CB1D38" w14:textId="77777777" w:rsidR="006C19A3" w:rsidRPr="00BD0CED" w:rsidRDefault="006C19A3">
            <w:pPr>
              <w:spacing w:line="220" w:lineRule="exact"/>
              <w:ind w:left="-117" w:right="-90"/>
              <w:jc w:val="center"/>
              <w:rPr>
                <w:rFonts w:cs="Times New Roman"/>
                <w:sz w:val="18"/>
                <w:szCs w:val="18"/>
              </w:rPr>
            </w:pPr>
          </w:p>
        </w:tc>
        <w:tc>
          <w:tcPr>
            <w:tcW w:w="270" w:type="dxa"/>
            <w:tcBorders>
              <w:top w:val="single" w:sz="4" w:space="0" w:color="auto"/>
            </w:tcBorders>
          </w:tcPr>
          <w:p w14:paraId="382CAEAF" w14:textId="77777777" w:rsidR="006C19A3" w:rsidRPr="00BD0CED" w:rsidRDefault="006C19A3">
            <w:pPr>
              <w:spacing w:line="220" w:lineRule="exact"/>
              <w:ind w:left="-117" w:right="-90"/>
              <w:jc w:val="center"/>
              <w:rPr>
                <w:rFonts w:cs="Times New Roman"/>
                <w:sz w:val="18"/>
                <w:szCs w:val="18"/>
              </w:rPr>
            </w:pPr>
          </w:p>
        </w:tc>
        <w:tc>
          <w:tcPr>
            <w:tcW w:w="1080" w:type="dxa"/>
            <w:tcBorders>
              <w:top w:val="single" w:sz="4" w:space="0" w:color="auto"/>
            </w:tcBorders>
          </w:tcPr>
          <w:p w14:paraId="2536320A" w14:textId="77777777" w:rsidR="006C19A3" w:rsidRPr="00BD0CED" w:rsidRDefault="006C19A3">
            <w:pPr>
              <w:spacing w:line="220" w:lineRule="exact"/>
              <w:ind w:left="-117" w:right="-90"/>
              <w:jc w:val="center"/>
              <w:rPr>
                <w:rFonts w:cs="Times New Roman"/>
                <w:sz w:val="18"/>
                <w:szCs w:val="18"/>
              </w:rPr>
            </w:pPr>
          </w:p>
        </w:tc>
        <w:tc>
          <w:tcPr>
            <w:tcW w:w="243" w:type="dxa"/>
            <w:gridSpan w:val="2"/>
            <w:tcBorders>
              <w:top w:val="single" w:sz="4" w:space="0" w:color="auto"/>
            </w:tcBorders>
          </w:tcPr>
          <w:p w14:paraId="2B2A6188" w14:textId="77777777" w:rsidR="006C19A3" w:rsidRPr="00BD0CED" w:rsidRDefault="006C19A3">
            <w:pPr>
              <w:spacing w:line="220" w:lineRule="exact"/>
              <w:ind w:left="-117" w:right="-90"/>
              <w:jc w:val="center"/>
              <w:rPr>
                <w:rFonts w:cs="Times New Roman"/>
                <w:sz w:val="18"/>
                <w:szCs w:val="18"/>
              </w:rPr>
            </w:pPr>
          </w:p>
        </w:tc>
        <w:tc>
          <w:tcPr>
            <w:tcW w:w="1107" w:type="dxa"/>
            <w:tcBorders>
              <w:top w:val="single" w:sz="4" w:space="0" w:color="auto"/>
            </w:tcBorders>
          </w:tcPr>
          <w:p w14:paraId="13EC6537" w14:textId="77777777" w:rsidR="006C19A3" w:rsidRPr="00BD0CED" w:rsidRDefault="006C19A3">
            <w:pPr>
              <w:spacing w:line="220" w:lineRule="exact"/>
              <w:ind w:left="-117" w:right="-90"/>
              <w:jc w:val="center"/>
              <w:rPr>
                <w:rFonts w:cs="Times New Roman"/>
                <w:sz w:val="18"/>
                <w:szCs w:val="18"/>
              </w:rPr>
            </w:pPr>
          </w:p>
        </w:tc>
      </w:tr>
      <w:tr w:rsidR="006C19A3" w:rsidRPr="00AB5DFA" w14:paraId="0B8613D0" w14:textId="77777777">
        <w:trPr>
          <w:cantSplit/>
        </w:trPr>
        <w:tc>
          <w:tcPr>
            <w:tcW w:w="2880" w:type="dxa"/>
          </w:tcPr>
          <w:p w14:paraId="1769691D" w14:textId="77777777" w:rsidR="006C19A3" w:rsidRPr="00BD0CED" w:rsidRDefault="006C19A3">
            <w:pPr>
              <w:tabs>
                <w:tab w:val="left" w:pos="250"/>
              </w:tabs>
              <w:spacing w:line="220" w:lineRule="exact"/>
              <w:ind w:left="-18" w:right="-270"/>
              <w:rPr>
                <w:rFonts w:cs="Times New Roman"/>
                <w:b/>
                <w:bCs/>
                <w:sz w:val="18"/>
                <w:szCs w:val="18"/>
                <w:cs/>
                <w:lang w:bidi="th-TH"/>
              </w:rPr>
            </w:pPr>
          </w:p>
        </w:tc>
        <w:tc>
          <w:tcPr>
            <w:tcW w:w="450" w:type="dxa"/>
          </w:tcPr>
          <w:p w14:paraId="41F23967" w14:textId="77777777" w:rsidR="006C19A3" w:rsidRPr="00BD0CED" w:rsidRDefault="006C19A3">
            <w:pPr>
              <w:spacing w:line="220" w:lineRule="exact"/>
              <w:ind w:left="-472" w:right="-462"/>
              <w:jc w:val="center"/>
              <w:rPr>
                <w:rFonts w:cs="Times New Roman"/>
                <w:i/>
                <w:iCs/>
                <w:sz w:val="18"/>
                <w:szCs w:val="18"/>
              </w:rPr>
            </w:pPr>
            <w:r w:rsidRPr="00BD0CED">
              <w:rPr>
                <w:rFonts w:cs="Times New Roman"/>
                <w:i/>
                <w:iCs/>
                <w:sz w:val="18"/>
                <w:szCs w:val="18"/>
              </w:rPr>
              <w:t>Note</w:t>
            </w:r>
          </w:p>
        </w:tc>
        <w:tc>
          <w:tcPr>
            <w:tcW w:w="1080" w:type="dxa"/>
            <w:vAlign w:val="bottom"/>
          </w:tcPr>
          <w:p w14:paraId="04910348" w14:textId="77777777" w:rsidR="006C19A3" w:rsidRPr="00BD0CED" w:rsidRDefault="006C19A3">
            <w:pPr>
              <w:spacing w:line="220" w:lineRule="exact"/>
              <w:ind w:left="-117" w:right="-108"/>
              <w:jc w:val="center"/>
              <w:rPr>
                <w:rFonts w:cs="Times New Roman"/>
                <w:sz w:val="18"/>
                <w:szCs w:val="18"/>
                <w:lang w:val="en-US"/>
              </w:rPr>
            </w:pPr>
            <w:r w:rsidRPr="00BD0CED">
              <w:rPr>
                <w:rFonts w:cs="Times New Roman"/>
                <w:sz w:val="18"/>
                <w:szCs w:val="18"/>
              </w:rPr>
              <w:t>instruments</w:t>
            </w:r>
          </w:p>
        </w:tc>
        <w:tc>
          <w:tcPr>
            <w:tcW w:w="236" w:type="dxa"/>
          </w:tcPr>
          <w:p w14:paraId="4A3792FC" w14:textId="77777777" w:rsidR="006C19A3" w:rsidRPr="00BD0CED" w:rsidRDefault="006C19A3">
            <w:pPr>
              <w:spacing w:line="220" w:lineRule="exact"/>
              <w:ind w:left="-117" w:right="-90"/>
              <w:jc w:val="center"/>
              <w:rPr>
                <w:rFonts w:cs="Times New Roman"/>
                <w:sz w:val="18"/>
                <w:szCs w:val="18"/>
              </w:rPr>
            </w:pPr>
          </w:p>
        </w:tc>
        <w:tc>
          <w:tcPr>
            <w:tcW w:w="1024" w:type="dxa"/>
          </w:tcPr>
          <w:p w14:paraId="510E9F5E" w14:textId="77777777" w:rsidR="006C19A3" w:rsidRPr="00BD0CED" w:rsidRDefault="006C19A3">
            <w:pPr>
              <w:spacing w:line="220" w:lineRule="exact"/>
              <w:ind w:left="-117" w:right="-90"/>
              <w:jc w:val="center"/>
              <w:rPr>
                <w:rFonts w:cs="Times New Roman"/>
                <w:sz w:val="18"/>
                <w:szCs w:val="18"/>
              </w:rPr>
            </w:pPr>
            <w:r w:rsidRPr="00BD0CED">
              <w:rPr>
                <w:rFonts w:cs="Times New Roman"/>
                <w:sz w:val="18"/>
                <w:szCs w:val="18"/>
              </w:rPr>
              <w:t>FVTPL</w:t>
            </w:r>
          </w:p>
        </w:tc>
        <w:tc>
          <w:tcPr>
            <w:tcW w:w="270" w:type="dxa"/>
          </w:tcPr>
          <w:p w14:paraId="3904C07A" w14:textId="77777777" w:rsidR="006C19A3" w:rsidRPr="00BD0CED" w:rsidRDefault="006C19A3">
            <w:pPr>
              <w:spacing w:line="220" w:lineRule="exact"/>
              <w:ind w:left="-117" w:right="-90"/>
              <w:jc w:val="center"/>
              <w:rPr>
                <w:rFonts w:cs="Times New Roman"/>
                <w:sz w:val="18"/>
                <w:szCs w:val="18"/>
              </w:rPr>
            </w:pPr>
          </w:p>
        </w:tc>
        <w:tc>
          <w:tcPr>
            <w:tcW w:w="990" w:type="dxa"/>
          </w:tcPr>
          <w:p w14:paraId="0658CE4F" w14:textId="77777777" w:rsidR="006C19A3" w:rsidRPr="00BD0CED" w:rsidRDefault="006C19A3">
            <w:pPr>
              <w:spacing w:line="220" w:lineRule="exact"/>
              <w:ind w:left="-117" w:right="-90"/>
              <w:jc w:val="center"/>
              <w:rPr>
                <w:rFonts w:cs="Times New Roman"/>
                <w:sz w:val="18"/>
                <w:szCs w:val="18"/>
              </w:rPr>
            </w:pPr>
            <w:r w:rsidRPr="00BD0CED">
              <w:rPr>
                <w:rFonts w:cs="Times New Roman"/>
                <w:sz w:val="18"/>
                <w:szCs w:val="18"/>
              </w:rPr>
              <w:t>FVOCI</w:t>
            </w:r>
          </w:p>
        </w:tc>
        <w:tc>
          <w:tcPr>
            <w:tcW w:w="236" w:type="dxa"/>
          </w:tcPr>
          <w:p w14:paraId="17EF52D7" w14:textId="77777777" w:rsidR="006C19A3" w:rsidRPr="00BD0CED" w:rsidRDefault="006C19A3">
            <w:pPr>
              <w:spacing w:line="220" w:lineRule="exact"/>
              <w:ind w:left="-117" w:right="-90"/>
              <w:jc w:val="center"/>
              <w:rPr>
                <w:rFonts w:cs="Times New Roman"/>
                <w:sz w:val="18"/>
                <w:szCs w:val="18"/>
              </w:rPr>
            </w:pPr>
          </w:p>
        </w:tc>
        <w:tc>
          <w:tcPr>
            <w:tcW w:w="1114" w:type="dxa"/>
            <w:vAlign w:val="bottom"/>
          </w:tcPr>
          <w:p w14:paraId="5349C70A" w14:textId="77777777" w:rsidR="006C19A3" w:rsidRPr="00BD0CED" w:rsidRDefault="006C19A3">
            <w:pPr>
              <w:spacing w:line="220" w:lineRule="exact"/>
              <w:ind w:left="-117" w:right="-90"/>
              <w:jc w:val="center"/>
              <w:rPr>
                <w:rFonts w:cs="Times New Roman"/>
                <w:sz w:val="18"/>
                <w:szCs w:val="18"/>
              </w:rPr>
            </w:pPr>
            <w:r w:rsidRPr="00BD0CED">
              <w:rPr>
                <w:rFonts w:cs="Times New Roman"/>
                <w:sz w:val="18"/>
                <w:szCs w:val="18"/>
                <w:lang w:bidi="th-TH"/>
              </w:rPr>
              <w:t>cost</w:t>
            </w:r>
          </w:p>
        </w:tc>
        <w:tc>
          <w:tcPr>
            <w:tcW w:w="236" w:type="dxa"/>
          </w:tcPr>
          <w:p w14:paraId="5065A8AB" w14:textId="77777777" w:rsidR="006C19A3" w:rsidRPr="00BD0CED" w:rsidRDefault="006C19A3">
            <w:pPr>
              <w:spacing w:line="220" w:lineRule="exact"/>
              <w:ind w:left="-117" w:right="-90"/>
              <w:jc w:val="center"/>
              <w:rPr>
                <w:rFonts w:cs="Times New Roman"/>
                <w:sz w:val="18"/>
                <w:szCs w:val="18"/>
              </w:rPr>
            </w:pPr>
          </w:p>
        </w:tc>
        <w:tc>
          <w:tcPr>
            <w:tcW w:w="1114" w:type="dxa"/>
            <w:vAlign w:val="bottom"/>
          </w:tcPr>
          <w:p w14:paraId="67048062" w14:textId="77777777" w:rsidR="006C19A3" w:rsidRPr="00BD0CED" w:rsidRDefault="006C19A3">
            <w:pPr>
              <w:spacing w:line="220" w:lineRule="exact"/>
              <w:ind w:left="-117" w:right="-90"/>
              <w:jc w:val="center"/>
              <w:rPr>
                <w:rFonts w:cs="Times New Roman"/>
                <w:sz w:val="18"/>
                <w:szCs w:val="18"/>
              </w:rPr>
            </w:pPr>
            <w:r w:rsidRPr="00BD0CED">
              <w:rPr>
                <w:rFonts w:cs="Times New Roman"/>
                <w:sz w:val="18"/>
                <w:szCs w:val="18"/>
              </w:rPr>
              <w:t>Total</w:t>
            </w:r>
          </w:p>
        </w:tc>
        <w:tc>
          <w:tcPr>
            <w:tcW w:w="270" w:type="dxa"/>
          </w:tcPr>
          <w:p w14:paraId="32BE2EC2" w14:textId="77777777" w:rsidR="006C19A3" w:rsidRPr="00BD0CED" w:rsidRDefault="006C19A3">
            <w:pPr>
              <w:spacing w:line="220" w:lineRule="exact"/>
              <w:ind w:left="-117" w:right="-90"/>
              <w:jc w:val="center"/>
              <w:rPr>
                <w:rFonts w:cs="Times New Roman"/>
                <w:sz w:val="18"/>
                <w:szCs w:val="18"/>
              </w:rPr>
            </w:pPr>
          </w:p>
        </w:tc>
        <w:tc>
          <w:tcPr>
            <w:tcW w:w="1080" w:type="dxa"/>
            <w:vAlign w:val="bottom"/>
          </w:tcPr>
          <w:p w14:paraId="45148551" w14:textId="77777777" w:rsidR="006C19A3" w:rsidRPr="00BD0CED" w:rsidRDefault="006C19A3">
            <w:pPr>
              <w:spacing w:line="220" w:lineRule="exact"/>
              <w:ind w:left="-117" w:right="-90"/>
              <w:jc w:val="center"/>
              <w:rPr>
                <w:rFonts w:cs="Times New Roman"/>
                <w:sz w:val="18"/>
                <w:szCs w:val="18"/>
              </w:rPr>
            </w:pPr>
            <w:r w:rsidRPr="00BD0CED">
              <w:rPr>
                <w:rFonts w:cs="Times New Roman"/>
                <w:sz w:val="18"/>
                <w:szCs w:val="18"/>
              </w:rPr>
              <w:t>Level 1</w:t>
            </w:r>
          </w:p>
        </w:tc>
        <w:tc>
          <w:tcPr>
            <w:tcW w:w="236" w:type="dxa"/>
          </w:tcPr>
          <w:p w14:paraId="3F4B6126" w14:textId="77777777" w:rsidR="006C19A3" w:rsidRPr="00BD0CED" w:rsidRDefault="006C19A3">
            <w:pPr>
              <w:spacing w:line="220" w:lineRule="exact"/>
              <w:ind w:left="-117" w:right="-90"/>
              <w:jc w:val="center"/>
              <w:rPr>
                <w:rFonts w:cs="Times New Roman"/>
                <w:sz w:val="18"/>
                <w:szCs w:val="18"/>
              </w:rPr>
            </w:pPr>
          </w:p>
        </w:tc>
        <w:tc>
          <w:tcPr>
            <w:tcW w:w="1114" w:type="dxa"/>
          </w:tcPr>
          <w:p w14:paraId="49DAB7C9" w14:textId="77777777" w:rsidR="006C19A3" w:rsidRPr="00BD0CED" w:rsidRDefault="006C19A3">
            <w:pPr>
              <w:spacing w:line="220" w:lineRule="exact"/>
              <w:ind w:left="-117" w:right="-90"/>
              <w:jc w:val="center"/>
              <w:rPr>
                <w:rFonts w:cs="Times New Roman"/>
                <w:sz w:val="18"/>
                <w:szCs w:val="18"/>
              </w:rPr>
            </w:pPr>
            <w:r w:rsidRPr="00BD0CED">
              <w:rPr>
                <w:rFonts w:cs="Times New Roman"/>
                <w:sz w:val="18"/>
                <w:szCs w:val="18"/>
              </w:rPr>
              <w:t>Level 2</w:t>
            </w:r>
          </w:p>
        </w:tc>
        <w:tc>
          <w:tcPr>
            <w:tcW w:w="270" w:type="dxa"/>
          </w:tcPr>
          <w:p w14:paraId="66C970B6" w14:textId="77777777" w:rsidR="006C19A3" w:rsidRPr="00BD0CED" w:rsidRDefault="006C19A3">
            <w:pPr>
              <w:spacing w:line="220" w:lineRule="exact"/>
              <w:ind w:left="-117" w:right="-90"/>
              <w:jc w:val="center"/>
              <w:rPr>
                <w:rFonts w:cs="Times New Roman"/>
                <w:sz w:val="18"/>
                <w:szCs w:val="18"/>
              </w:rPr>
            </w:pPr>
          </w:p>
        </w:tc>
        <w:tc>
          <w:tcPr>
            <w:tcW w:w="1080" w:type="dxa"/>
          </w:tcPr>
          <w:p w14:paraId="58F5D606" w14:textId="77777777" w:rsidR="006C19A3" w:rsidRPr="00BD0CED" w:rsidRDefault="006C19A3">
            <w:pPr>
              <w:spacing w:line="220" w:lineRule="exact"/>
              <w:ind w:left="-117" w:right="-90"/>
              <w:jc w:val="center"/>
              <w:rPr>
                <w:rFonts w:cs="Times New Roman"/>
                <w:sz w:val="18"/>
                <w:szCs w:val="18"/>
              </w:rPr>
            </w:pPr>
            <w:r w:rsidRPr="00BD0CED">
              <w:rPr>
                <w:rFonts w:cs="Times New Roman"/>
                <w:sz w:val="18"/>
                <w:szCs w:val="18"/>
              </w:rPr>
              <w:t>Level 3</w:t>
            </w:r>
          </w:p>
        </w:tc>
        <w:tc>
          <w:tcPr>
            <w:tcW w:w="243" w:type="dxa"/>
            <w:gridSpan w:val="2"/>
          </w:tcPr>
          <w:p w14:paraId="6A209133" w14:textId="77777777" w:rsidR="006C19A3" w:rsidRPr="00BD0CED" w:rsidRDefault="006C19A3">
            <w:pPr>
              <w:spacing w:line="220" w:lineRule="exact"/>
              <w:ind w:left="-117" w:right="-90"/>
              <w:jc w:val="center"/>
              <w:rPr>
                <w:rFonts w:cs="Times New Roman"/>
                <w:sz w:val="18"/>
                <w:szCs w:val="18"/>
              </w:rPr>
            </w:pPr>
          </w:p>
        </w:tc>
        <w:tc>
          <w:tcPr>
            <w:tcW w:w="1107" w:type="dxa"/>
          </w:tcPr>
          <w:p w14:paraId="7E6F3661" w14:textId="77777777" w:rsidR="006C19A3" w:rsidRPr="00BD0CED" w:rsidRDefault="006C19A3">
            <w:pPr>
              <w:spacing w:line="220" w:lineRule="exact"/>
              <w:ind w:left="-117" w:right="-90"/>
              <w:jc w:val="center"/>
              <w:rPr>
                <w:rFonts w:cs="Times New Roman"/>
                <w:sz w:val="18"/>
                <w:szCs w:val="18"/>
              </w:rPr>
            </w:pPr>
            <w:r w:rsidRPr="00BD0CED">
              <w:rPr>
                <w:rFonts w:cs="Times New Roman"/>
                <w:sz w:val="18"/>
                <w:szCs w:val="18"/>
              </w:rPr>
              <w:t>Total</w:t>
            </w:r>
          </w:p>
        </w:tc>
      </w:tr>
      <w:tr w:rsidR="006C19A3" w:rsidRPr="00AB5DFA" w14:paraId="7C08DE79" w14:textId="77777777">
        <w:trPr>
          <w:cantSplit/>
        </w:trPr>
        <w:tc>
          <w:tcPr>
            <w:tcW w:w="2880" w:type="dxa"/>
          </w:tcPr>
          <w:p w14:paraId="31B2CDAF" w14:textId="77777777" w:rsidR="006C19A3" w:rsidRPr="00BD0CED" w:rsidRDefault="006C19A3">
            <w:pPr>
              <w:tabs>
                <w:tab w:val="left" w:pos="250"/>
              </w:tabs>
              <w:spacing w:line="220" w:lineRule="exact"/>
              <w:ind w:left="-18" w:right="-270"/>
              <w:rPr>
                <w:rFonts w:cs="Times New Roman"/>
                <w:b/>
                <w:bCs/>
                <w:sz w:val="18"/>
                <w:szCs w:val="18"/>
                <w:cs/>
                <w:lang w:bidi="th-TH"/>
              </w:rPr>
            </w:pPr>
          </w:p>
        </w:tc>
        <w:tc>
          <w:tcPr>
            <w:tcW w:w="450" w:type="dxa"/>
          </w:tcPr>
          <w:p w14:paraId="3389721D" w14:textId="77777777" w:rsidR="006C19A3" w:rsidRPr="00BD0CED" w:rsidRDefault="006C19A3">
            <w:pPr>
              <w:spacing w:line="220" w:lineRule="exact"/>
              <w:ind w:left="-200" w:right="-274"/>
              <w:jc w:val="center"/>
              <w:rPr>
                <w:rFonts w:cs="Times New Roman"/>
                <w:i/>
                <w:iCs/>
                <w:sz w:val="18"/>
                <w:szCs w:val="18"/>
              </w:rPr>
            </w:pPr>
          </w:p>
        </w:tc>
        <w:tc>
          <w:tcPr>
            <w:tcW w:w="11700" w:type="dxa"/>
            <w:gridSpan w:val="18"/>
          </w:tcPr>
          <w:p w14:paraId="3AEB9D93" w14:textId="77777777" w:rsidR="006C19A3" w:rsidRPr="00BD0CED" w:rsidRDefault="006C19A3">
            <w:pPr>
              <w:spacing w:line="220" w:lineRule="exact"/>
              <w:ind w:left="-117" w:right="-90"/>
              <w:jc w:val="center"/>
              <w:rPr>
                <w:rFonts w:cs="Times New Roman"/>
                <w:i/>
                <w:iCs/>
                <w:sz w:val="18"/>
                <w:szCs w:val="18"/>
              </w:rPr>
            </w:pPr>
            <w:r w:rsidRPr="00BD0CED">
              <w:rPr>
                <w:rFonts w:cs="Times New Roman"/>
                <w:i/>
                <w:iCs/>
                <w:sz w:val="18"/>
                <w:szCs w:val="18"/>
              </w:rPr>
              <w:t>(</w:t>
            </w:r>
            <w:r>
              <w:rPr>
                <w:rFonts w:cs="Times New Roman"/>
                <w:i/>
                <w:iCs/>
                <w:sz w:val="18"/>
                <w:szCs w:val="18"/>
              </w:rPr>
              <w:t>i</w:t>
            </w:r>
            <w:r w:rsidRPr="00BD0CED">
              <w:rPr>
                <w:rFonts w:cs="Times New Roman"/>
                <w:i/>
                <w:iCs/>
                <w:sz w:val="18"/>
                <w:szCs w:val="18"/>
              </w:rPr>
              <w:t>n thousand Baht)</w:t>
            </w:r>
          </w:p>
        </w:tc>
      </w:tr>
      <w:tr w:rsidR="006C19A3" w:rsidRPr="00AB5DFA" w14:paraId="4711C8A3" w14:textId="77777777">
        <w:trPr>
          <w:cantSplit/>
        </w:trPr>
        <w:tc>
          <w:tcPr>
            <w:tcW w:w="2880" w:type="dxa"/>
          </w:tcPr>
          <w:p w14:paraId="7B4BD27F" w14:textId="344BFF80" w:rsidR="006C19A3" w:rsidRPr="00BD0CED" w:rsidRDefault="006C19A3">
            <w:pPr>
              <w:tabs>
                <w:tab w:val="left" w:pos="250"/>
              </w:tabs>
              <w:spacing w:line="220" w:lineRule="exact"/>
              <w:ind w:left="-18" w:right="-270"/>
              <w:rPr>
                <w:rFonts w:cs="Times New Roman"/>
                <w:b/>
                <w:bCs/>
                <w:i/>
                <w:iCs/>
                <w:sz w:val="18"/>
                <w:szCs w:val="18"/>
                <w:cs/>
                <w:lang w:bidi="th-TH"/>
              </w:rPr>
            </w:pPr>
            <w:r>
              <w:rPr>
                <w:rFonts w:cs="Times New Roman"/>
                <w:b/>
                <w:bCs/>
                <w:sz w:val="18"/>
                <w:szCs w:val="18"/>
                <w:lang w:bidi="th-TH"/>
              </w:rPr>
              <w:t xml:space="preserve">31 December </w:t>
            </w:r>
            <w:r w:rsidRPr="00BD0CED">
              <w:rPr>
                <w:rFonts w:cs="Times New Roman"/>
                <w:b/>
                <w:bCs/>
                <w:sz w:val="18"/>
                <w:szCs w:val="18"/>
                <w:lang w:bidi="th-TH"/>
              </w:rPr>
              <w:t>2024</w:t>
            </w:r>
          </w:p>
        </w:tc>
        <w:tc>
          <w:tcPr>
            <w:tcW w:w="450" w:type="dxa"/>
          </w:tcPr>
          <w:p w14:paraId="26D74CCC" w14:textId="77777777" w:rsidR="006C19A3" w:rsidRPr="00BD0CED" w:rsidRDefault="006C19A3">
            <w:pPr>
              <w:spacing w:line="220" w:lineRule="exact"/>
              <w:ind w:left="-200" w:right="-274"/>
              <w:rPr>
                <w:rFonts w:cs="Times New Roman"/>
                <w:i/>
                <w:iCs/>
                <w:sz w:val="18"/>
                <w:szCs w:val="18"/>
              </w:rPr>
            </w:pPr>
          </w:p>
        </w:tc>
        <w:tc>
          <w:tcPr>
            <w:tcW w:w="1080" w:type="dxa"/>
            <w:vAlign w:val="bottom"/>
          </w:tcPr>
          <w:p w14:paraId="2CA9EEED" w14:textId="77777777" w:rsidR="006C19A3" w:rsidRPr="00BD0CED" w:rsidRDefault="006C19A3">
            <w:pPr>
              <w:tabs>
                <w:tab w:val="decimal" w:pos="880"/>
              </w:tabs>
              <w:spacing w:line="220" w:lineRule="exact"/>
              <w:ind w:left="-135" w:right="-108"/>
              <w:rPr>
                <w:rFonts w:cs="Times New Roman"/>
                <w:sz w:val="18"/>
                <w:szCs w:val="18"/>
              </w:rPr>
            </w:pPr>
          </w:p>
        </w:tc>
        <w:tc>
          <w:tcPr>
            <w:tcW w:w="236" w:type="dxa"/>
          </w:tcPr>
          <w:p w14:paraId="0E3FB226" w14:textId="77777777" w:rsidR="006C19A3" w:rsidRPr="00BD0CED" w:rsidRDefault="006C19A3">
            <w:pPr>
              <w:tabs>
                <w:tab w:val="decimal" w:pos="880"/>
              </w:tabs>
              <w:spacing w:line="220" w:lineRule="exact"/>
              <w:ind w:left="-135" w:right="-108"/>
              <w:rPr>
                <w:rFonts w:cs="Times New Roman"/>
                <w:sz w:val="18"/>
                <w:szCs w:val="18"/>
                <w:rtl/>
                <w:cs/>
              </w:rPr>
            </w:pPr>
          </w:p>
        </w:tc>
        <w:tc>
          <w:tcPr>
            <w:tcW w:w="1024" w:type="dxa"/>
          </w:tcPr>
          <w:p w14:paraId="3CA20A30" w14:textId="77777777" w:rsidR="006C19A3" w:rsidRPr="00BD0CED" w:rsidRDefault="006C19A3">
            <w:pPr>
              <w:tabs>
                <w:tab w:val="decimal" w:pos="658"/>
              </w:tabs>
              <w:spacing w:line="220" w:lineRule="exact"/>
              <w:ind w:left="-135" w:right="-108"/>
              <w:rPr>
                <w:rFonts w:cs="Times New Roman"/>
                <w:sz w:val="18"/>
                <w:szCs w:val="18"/>
                <w:rtl/>
                <w:cs/>
              </w:rPr>
            </w:pPr>
          </w:p>
        </w:tc>
        <w:tc>
          <w:tcPr>
            <w:tcW w:w="270" w:type="dxa"/>
          </w:tcPr>
          <w:p w14:paraId="2F6D97A0" w14:textId="77777777" w:rsidR="006C19A3" w:rsidRPr="00BD0CED" w:rsidRDefault="006C19A3">
            <w:pPr>
              <w:tabs>
                <w:tab w:val="decimal" w:pos="880"/>
              </w:tabs>
              <w:spacing w:line="220" w:lineRule="exact"/>
              <w:ind w:left="-135" w:right="-108"/>
              <w:rPr>
                <w:rFonts w:cs="Times New Roman"/>
                <w:sz w:val="18"/>
                <w:szCs w:val="18"/>
                <w:rtl/>
                <w:cs/>
              </w:rPr>
            </w:pPr>
          </w:p>
        </w:tc>
        <w:tc>
          <w:tcPr>
            <w:tcW w:w="990" w:type="dxa"/>
          </w:tcPr>
          <w:p w14:paraId="1A5E93D8" w14:textId="77777777" w:rsidR="006C19A3" w:rsidRPr="00BD0CED" w:rsidRDefault="006C19A3">
            <w:pPr>
              <w:tabs>
                <w:tab w:val="decimal" w:pos="795"/>
              </w:tabs>
              <w:spacing w:line="220" w:lineRule="exact"/>
              <w:ind w:left="-135" w:right="-108"/>
              <w:rPr>
                <w:rFonts w:cs="Times New Roman"/>
                <w:sz w:val="18"/>
                <w:szCs w:val="18"/>
                <w:rtl/>
                <w:cs/>
              </w:rPr>
            </w:pPr>
          </w:p>
        </w:tc>
        <w:tc>
          <w:tcPr>
            <w:tcW w:w="236" w:type="dxa"/>
          </w:tcPr>
          <w:p w14:paraId="395A7A38" w14:textId="77777777" w:rsidR="006C19A3" w:rsidRPr="00BD0CED" w:rsidRDefault="006C19A3">
            <w:pPr>
              <w:tabs>
                <w:tab w:val="decimal" w:pos="880"/>
              </w:tabs>
              <w:spacing w:line="220" w:lineRule="exact"/>
              <w:ind w:left="-135" w:right="-108"/>
              <w:rPr>
                <w:rFonts w:cs="Times New Roman"/>
                <w:sz w:val="18"/>
                <w:szCs w:val="18"/>
                <w:rtl/>
                <w:cs/>
              </w:rPr>
            </w:pPr>
          </w:p>
        </w:tc>
        <w:tc>
          <w:tcPr>
            <w:tcW w:w="1114" w:type="dxa"/>
            <w:vAlign w:val="bottom"/>
          </w:tcPr>
          <w:p w14:paraId="5F0F8B63" w14:textId="77777777" w:rsidR="006C19A3" w:rsidRPr="00BD0CED" w:rsidRDefault="006C19A3">
            <w:pPr>
              <w:tabs>
                <w:tab w:val="decimal" w:pos="893"/>
              </w:tabs>
              <w:spacing w:line="220" w:lineRule="exact"/>
              <w:ind w:left="-135" w:right="-108"/>
              <w:rPr>
                <w:rFonts w:cs="Times New Roman"/>
                <w:sz w:val="18"/>
                <w:szCs w:val="18"/>
              </w:rPr>
            </w:pPr>
          </w:p>
        </w:tc>
        <w:tc>
          <w:tcPr>
            <w:tcW w:w="236" w:type="dxa"/>
          </w:tcPr>
          <w:p w14:paraId="72633505" w14:textId="77777777" w:rsidR="006C19A3" w:rsidRPr="00BD0CED" w:rsidRDefault="006C19A3">
            <w:pPr>
              <w:tabs>
                <w:tab w:val="decimal" w:pos="880"/>
              </w:tabs>
              <w:spacing w:line="220" w:lineRule="exact"/>
              <w:ind w:left="-135" w:right="-108"/>
              <w:rPr>
                <w:rFonts w:cs="Times New Roman"/>
                <w:sz w:val="18"/>
                <w:szCs w:val="18"/>
              </w:rPr>
            </w:pPr>
          </w:p>
        </w:tc>
        <w:tc>
          <w:tcPr>
            <w:tcW w:w="1114" w:type="dxa"/>
            <w:vAlign w:val="bottom"/>
          </w:tcPr>
          <w:p w14:paraId="62F5FBC6" w14:textId="77777777" w:rsidR="006C19A3" w:rsidRPr="00BD0CED" w:rsidRDefault="006C19A3">
            <w:pPr>
              <w:tabs>
                <w:tab w:val="decimal" w:pos="893"/>
              </w:tabs>
              <w:spacing w:line="220" w:lineRule="exact"/>
              <w:ind w:left="-135" w:right="-108"/>
              <w:rPr>
                <w:rFonts w:cs="Times New Roman"/>
                <w:sz w:val="18"/>
                <w:szCs w:val="18"/>
              </w:rPr>
            </w:pPr>
          </w:p>
        </w:tc>
        <w:tc>
          <w:tcPr>
            <w:tcW w:w="270" w:type="dxa"/>
          </w:tcPr>
          <w:p w14:paraId="11C8B79E" w14:textId="77777777" w:rsidR="006C19A3" w:rsidRPr="00BD0CED" w:rsidRDefault="006C19A3">
            <w:pPr>
              <w:tabs>
                <w:tab w:val="decimal" w:pos="880"/>
              </w:tabs>
              <w:spacing w:line="220" w:lineRule="exact"/>
              <w:ind w:left="-135" w:right="-108"/>
              <w:rPr>
                <w:rFonts w:cs="Times New Roman"/>
                <w:sz w:val="18"/>
                <w:szCs w:val="18"/>
              </w:rPr>
            </w:pPr>
          </w:p>
        </w:tc>
        <w:tc>
          <w:tcPr>
            <w:tcW w:w="1080" w:type="dxa"/>
            <w:vAlign w:val="bottom"/>
          </w:tcPr>
          <w:p w14:paraId="5C38F653" w14:textId="77777777" w:rsidR="006C19A3" w:rsidRPr="00BD0CED" w:rsidRDefault="006C19A3">
            <w:pPr>
              <w:tabs>
                <w:tab w:val="decimal" w:pos="795"/>
              </w:tabs>
              <w:spacing w:line="220" w:lineRule="exact"/>
              <w:ind w:left="-135" w:right="-108"/>
              <w:rPr>
                <w:rFonts w:cs="Times New Roman"/>
                <w:sz w:val="18"/>
                <w:szCs w:val="18"/>
              </w:rPr>
            </w:pPr>
          </w:p>
        </w:tc>
        <w:tc>
          <w:tcPr>
            <w:tcW w:w="236" w:type="dxa"/>
          </w:tcPr>
          <w:p w14:paraId="104EA466" w14:textId="77777777" w:rsidR="006C19A3" w:rsidRPr="00BD0CED" w:rsidRDefault="006C19A3">
            <w:pPr>
              <w:tabs>
                <w:tab w:val="decimal" w:pos="880"/>
              </w:tabs>
              <w:spacing w:line="220" w:lineRule="exact"/>
              <w:ind w:left="-135" w:right="-108"/>
              <w:rPr>
                <w:rFonts w:cs="Times New Roman"/>
                <w:sz w:val="18"/>
                <w:szCs w:val="18"/>
              </w:rPr>
            </w:pPr>
          </w:p>
        </w:tc>
        <w:tc>
          <w:tcPr>
            <w:tcW w:w="1114" w:type="dxa"/>
            <w:vAlign w:val="bottom"/>
          </w:tcPr>
          <w:p w14:paraId="34059327" w14:textId="77777777" w:rsidR="006C19A3" w:rsidRPr="00BD0CED" w:rsidRDefault="006C19A3">
            <w:pPr>
              <w:tabs>
                <w:tab w:val="decimal" w:pos="907"/>
              </w:tabs>
              <w:spacing w:line="220" w:lineRule="exact"/>
              <w:ind w:left="-135" w:right="-108"/>
              <w:rPr>
                <w:rFonts w:cs="Times New Roman"/>
                <w:sz w:val="18"/>
                <w:szCs w:val="18"/>
              </w:rPr>
            </w:pPr>
          </w:p>
        </w:tc>
        <w:tc>
          <w:tcPr>
            <w:tcW w:w="270" w:type="dxa"/>
          </w:tcPr>
          <w:p w14:paraId="54EB1E8D" w14:textId="77777777" w:rsidR="006C19A3" w:rsidRPr="00BD0CED" w:rsidRDefault="006C19A3">
            <w:pPr>
              <w:tabs>
                <w:tab w:val="decimal" w:pos="880"/>
              </w:tabs>
              <w:spacing w:line="220" w:lineRule="exact"/>
              <w:ind w:left="-135" w:right="-108"/>
              <w:rPr>
                <w:rFonts w:cs="Times New Roman"/>
                <w:sz w:val="18"/>
                <w:szCs w:val="18"/>
              </w:rPr>
            </w:pPr>
          </w:p>
        </w:tc>
        <w:tc>
          <w:tcPr>
            <w:tcW w:w="1080" w:type="dxa"/>
            <w:vAlign w:val="bottom"/>
          </w:tcPr>
          <w:p w14:paraId="5AFFE9D4" w14:textId="77777777" w:rsidR="006C19A3" w:rsidRPr="00BD0CED" w:rsidRDefault="006C19A3">
            <w:pPr>
              <w:tabs>
                <w:tab w:val="decimal" w:pos="878"/>
              </w:tabs>
              <w:spacing w:line="220" w:lineRule="exact"/>
              <w:ind w:left="-135" w:right="-108"/>
              <w:rPr>
                <w:rFonts w:cs="Times New Roman"/>
                <w:sz w:val="18"/>
                <w:szCs w:val="18"/>
              </w:rPr>
            </w:pPr>
          </w:p>
        </w:tc>
        <w:tc>
          <w:tcPr>
            <w:tcW w:w="243" w:type="dxa"/>
            <w:gridSpan w:val="2"/>
          </w:tcPr>
          <w:p w14:paraId="26BA455B" w14:textId="77777777" w:rsidR="006C19A3" w:rsidRPr="00BD0CED" w:rsidRDefault="006C19A3">
            <w:pPr>
              <w:tabs>
                <w:tab w:val="decimal" w:pos="880"/>
              </w:tabs>
              <w:spacing w:line="220" w:lineRule="exact"/>
              <w:ind w:left="-135" w:right="-108"/>
              <w:rPr>
                <w:rFonts w:cs="Times New Roman"/>
                <w:sz w:val="18"/>
                <w:szCs w:val="18"/>
              </w:rPr>
            </w:pPr>
          </w:p>
        </w:tc>
        <w:tc>
          <w:tcPr>
            <w:tcW w:w="1107" w:type="dxa"/>
            <w:vAlign w:val="bottom"/>
          </w:tcPr>
          <w:p w14:paraId="530377A5" w14:textId="77777777" w:rsidR="006C19A3" w:rsidRPr="00BD0CED" w:rsidRDefault="006C19A3">
            <w:pPr>
              <w:tabs>
                <w:tab w:val="decimal" w:pos="822"/>
              </w:tabs>
              <w:spacing w:line="220" w:lineRule="exact"/>
              <w:ind w:left="-117" w:right="-90"/>
              <w:rPr>
                <w:rFonts w:cs="Times New Roman"/>
                <w:sz w:val="18"/>
                <w:szCs w:val="18"/>
              </w:rPr>
            </w:pPr>
          </w:p>
        </w:tc>
      </w:tr>
      <w:tr w:rsidR="006C19A3" w:rsidRPr="00AB5DFA" w14:paraId="2DE608BA" w14:textId="77777777">
        <w:trPr>
          <w:cantSplit/>
        </w:trPr>
        <w:tc>
          <w:tcPr>
            <w:tcW w:w="2880" w:type="dxa"/>
          </w:tcPr>
          <w:p w14:paraId="104AEAF0" w14:textId="77777777" w:rsidR="006C19A3" w:rsidRPr="00BD0CED" w:rsidRDefault="006C19A3">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assets</w:t>
            </w:r>
          </w:p>
        </w:tc>
        <w:tc>
          <w:tcPr>
            <w:tcW w:w="450" w:type="dxa"/>
          </w:tcPr>
          <w:p w14:paraId="2523A4DF" w14:textId="77777777" w:rsidR="006C19A3" w:rsidRPr="00BD0CED" w:rsidRDefault="006C19A3">
            <w:pPr>
              <w:spacing w:line="220" w:lineRule="exact"/>
              <w:ind w:left="-200" w:right="-274"/>
              <w:rPr>
                <w:rFonts w:cs="Times New Roman"/>
                <w:i/>
                <w:iCs/>
                <w:sz w:val="18"/>
                <w:szCs w:val="18"/>
              </w:rPr>
            </w:pPr>
          </w:p>
        </w:tc>
        <w:tc>
          <w:tcPr>
            <w:tcW w:w="1080" w:type="dxa"/>
            <w:vAlign w:val="bottom"/>
          </w:tcPr>
          <w:p w14:paraId="6378D4E1" w14:textId="77777777" w:rsidR="006C19A3" w:rsidRPr="00BD0CED" w:rsidRDefault="006C19A3">
            <w:pPr>
              <w:tabs>
                <w:tab w:val="decimal" w:pos="880"/>
              </w:tabs>
              <w:spacing w:line="220" w:lineRule="exact"/>
              <w:ind w:left="-135" w:right="-108"/>
              <w:rPr>
                <w:rFonts w:cs="Times New Roman"/>
                <w:sz w:val="18"/>
                <w:szCs w:val="18"/>
              </w:rPr>
            </w:pPr>
          </w:p>
        </w:tc>
        <w:tc>
          <w:tcPr>
            <w:tcW w:w="236" w:type="dxa"/>
          </w:tcPr>
          <w:p w14:paraId="2D8B9BB9" w14:textId="77777777" w:rsidR="006C19A3" w:rsidRPr="00BD0CED" w:rsidRDefault="006C19A3">
            <w:pPr>
              <w:tabs>
                <w:tab w:val="decimal" w:pos="880"/>
              </w:tabs>
              <w:spacing w:line="220" w:lineRule="exact"/>
              <w:ind w:left="-135" w:right="-108"/>
              <w:rPr>
                <w:rFonts w:cs="Times New Roman"/>
                <w:sz w:val="18"/>
                <w:szCs w:val="18"/>
                <w:rtl/>
                <w:cs/>
              </w:rPr>
            </w:pPr>
          </w:p>
        </w:tc>
        <w:tc>
          <w:tcPr>
            <w:tcW w:w="1024" w:type="dxa"/>
          </w:tcPr>
          <w:p w14:paraId="5FE1D5D5" w14:textId="77777777" w:rsidR="006C19A3" w:rsidRPr="00BD0CED" w:rsidRDefault="006C19A3">
            <w:pPr>
              <w:tabs>
                <w:tab w:val="decimal" w:pos="658"/>
              </w:tabs>
              <w:spacing w:line="220" w:lineRule="exact"/>
              <w:ind w:left="-135" w:right="-108"/>
              <w:rPr>
                <w:rFonts w:cs="Times New Roman"/>
                <w:sz w:val="18"/>
                <w:szCs w:val="18"/>
                <w:rtl/>
                <w:cs/>
                <w:lang w:bidi="th-TH"/>
              </w:rPr>
            </w:pPr>
          </w:p>
        </w:tc>
        <w:tc>
          <w:tcPr>
            <w:tcW w:w="270" w:type="dxa"/>
          </w:tcPr>
          <w:p w14:paraId="75D52D1C" w14:textId="77777777" w:rsidR="006C19A3" w:rsidRPr="00BD0CED" w:rsidRDefault="006C19A3">
            <w:pPr>
              <w:tabs>
                <w:tab w:val="decimal" w:pos="880"/>
              </w:tabs>
              <w:spacing w:line="220" w:lineRule="exact"/>
              <w:ind w:left="-135" w:right="-108"/>
              <w:rPr>
                <w:rFonts w:cs="Times New Roman"/>
                <w:sz w:val="18"/>
                <w:szCs w:val="18"/>
                <w:rtl/>
                <w:cs/>
                <w:lang w:bidi="th-TH"/>
              </w:rPr>
            </w:pPr>
          </w:p>
        </w:tc>
        <w:tc>
          <w:tcPr>
            <w:tcW w:w="990" w:type="dxa"/>
          </w:tcPr>
          <w:p w14:paraId="0E30781F" w14:textId="77777777" w:rsidR="006C19A3" w:rsidRPr="00BD0CED" w:rsidRDefault="006C19A3">
            <w:pPr>
              <w:tabs>
                <w:tab w:val="decimal" w:pos="795"/>
              </w:tabs>
              <w:spacing w:line="220" w:lineRule="exact"/>
              <w:ind w:left="-135" w:right="-108"/>
              <w:rPr>
                <w:rFonts w:cs="Times New Roman"/>
                <w:sz w:val="18"/>
                <w:szCs w:val="18"/>
                <w:rtl/>
                <w:cs/>
                <w:lang w:bidi="th-TH"/>
              </w:rPr>
            </w:pPr>
          </w:p>
        </w:tc>
        <w:tc>
          <w:tcPr>
            <w:tcW w:w="236" w:type="dxa"/>
          </w:tcPr>
          <w:p w14:paraId="747CF4EE" w14:textId="77777777" w:rsidR="006C19A3" w:rsidRPr="00BD0CED" w:rsidRDefault="006C19A3">
            <w:pPr>
              <w:tabs>
                <w:tab w:val="decimal" w:pos="880"/>
              </w:tabs>
              <w:spacing w:line="220" w:lineRule="exact"/>
              <w:ind w:left="-135" w:right="-108"/>
              <w:rPr>
                <w:rFonts w:cs="Times New Roman"/>
                <w:sz w:val="18"/>
                <w:szCs w:val="18"/>
                <w:rtl/>
                <w:cs/>
              </w:rPr>
            </w:pPr>
          </w:p>
        </w:tc>
        <w:tc>
          <w:tcPr>
            <w:tcW w:w="1114" w:type="dxa"/>
            <w:vAlign w:val="bottom"/>
          </w:tcPr>
          <w:p w14:paraId="78CD4D16" w14:textId="77777777" w:rsidR="006C19A3" w:rsidRPr="00BD0CED" w:rsidRDefault="006C19A3">
            <w:pPr>
              <w:tabs>
                <w:tab w:val="decimal" w:pos="893"/>
              </w:tabs>
              <w:spacing w:line="220" w:lineRule="exact"/>
              <w:ind w:left="-135" w:right="-108"/>
              <w:rPr>
                <w:rFonts w:cs="Times New Roman"/>
                <w:sz w:val="18"/>
                <w:szCs w:val="18"/>
                <w:cs/>
                <w:lang w:bidi="th-TH"/>
              </w:rPr>
            </w:pPr>
          </w:p>
        </w:tc>
        <w:tc>
          <w:tcPr>
            <w:tcW w:w="236" w:type="dxa"/>
          </w:tcPr>
          <w:p w14:paraId="7713444B" w14:textId="77777777" w:rsidR="006C19A3" w:rsidRPr="00BD0CED" w:rsidRDefault="006C19A3">
            <w:pPr>
              <w:tabs>
                <w:tab w:val="decimal" w:pos="880"/>
              </w:tabs>
              <w:spacing w:line="220" w:lineRule="exact"/>
              <w:ind w:left="-135" w:right="-108"/>
              <w:rPr>
                <w:rFonts w:cs="Times New Roman"/>
                <w:sz w:val="18"/>
                <w:szCs w:val="18"/>
              </w:rPr>
            </w:pPr>
          </w:p>
        </w:tc>
        <w:tc>
          <w:tcPr>
            <w:tcW w:w="1114" w:type="dxa"/>
            <w:vAlign w:val="bottom"/>
          </w:tcPr>
          <w:p w14:paraId="392FE277" w14:textId="77777777" w:rsidR="006C19A3" w:rsidRPr="00BD0CED" w:rsidRDefault="006C19A3">
            <w:pPr>
              <w:tabs>
                <w:tab w:val="decimal" w:pos="893"/>
              </w:tabs>
              <w:spacing w:line="220" w:lineRule="exact"/>
              <w:ind w:left="-135" w:right="-108"/>
              <w:rPr>
                <w:rFonts w:cs="Times New Roman"/>
                <w:sz w:val="18"/>
                <w:szCs w:val="18"/>
              </w:rPr>
            </w:pPr>
          </w:p>
        </w:tc>
        <w:tc>
          <w:tcPr>
            <w:tcW w:w="270" w:type="dxa"/>
          </w:tcPr>
          <w:p w14:paraId="7D0FB463" w14:textId="77777777" w:rsidR="006C19A3" w:rsidRPr="00BD0CED" w:rsidRDefault="006C19A3">
            <w:pPr>
              <w:tabs>
                <w:tab w:val="decimal" w:pos="880"/>
              </w:tabs>
              <w:spacing w:line="220" w:lineRule="exact"/>
              <w:ind w:left="-135" w:right="-108"/>
              <w:rPr>
                <w:rFonts w:cs="Times New Roman"/>
                <w:sz w:val="18"/>
                <w:szCs w:val="18"/>
              </w:rPr>
            </w:pPr>
          </w:p>
        </w:tc>
        <w:tc>
          <w:tcPr>
            <w:tcW w:w="1080" w:type="dxa"/>
            <w:vAlign w:val="bottom"/>
          </w:tcPr>
          <w:p w14:paraId="5E882CE7" w14:textId="77777777" w:rsidR="006C19A3" w:rsidRPr="00BD0CED" w:rsidRDefault="006C19A3">
            <w:pPr>
              <w:tabs>
                <w:tab w:val="decimal" w:pos="795"/>
              </w:tabs>
              <w:spacing w:line="220" w:lineRule="exact"/>
              <w:ind w:left="-135" w:right="-108"/>
              <w:rPr>
                <w:rFonts w:cs="Times New Roman"/>
                <w:sz w:val="18"/>
                <w:szCs w:val="18"/>
              </w:rPr>
            </w:pPr>
          </w:p>
        </w:tc>
        <w:tc>
          <w:tcPr>
            <w:tcW w:w="236" w:type="dxa"/>
          </w:tcPr>
          <w:p w14:paraId="292F8C56" w14:textId="77777777" w:rsidR="006C19A3" w:rsidRPr="00BD0CED" w:rsidRDefault="006C19A3">
            <w:pPr>
              <w:tabs>
                <w:tab w:val="decimal" w:pos="880"/>
              </w:tabs>
              <w:spacing w:line="220" w:lineRule="exact"/>
              <w:ind w:left="-135" w:right="-108"/>
              <w:rPr>
                <w:rFonts w:cs="Times New Roman"/>
                <w:sz w:val="18"/>
                <w:szCs w:val="18"/>
              </w:rPr>
            </w:pPr>
          </w:p>
        </w:tc>
        <w:tc>
          <w:tcPr>
            <w:tcW w:w="1114" w:type="dxa"/>
            <w:vAlign w:val="bottom"/>
          </w:tcPr>
          <w:p w14:paraId="202780BB" w14:textId="77777777" w:rsidR="006C19A3" w:rsidRPr="00BD0CED" w:rsidRDefault="006C19A3">
            <w:pPr>
              <w:tabs>
                <w:tab w:val="decimal" w:pos="907"/>
              </w:tabs>
              <w:spacing w:line="220" w:lineRule="exact"/>
              <w:ind w:left="-135" w:right="-108"/>
              <w:rPr>
                <w:rFonts w:cs="Times New Roman"/>
                <w:sz w:val="18"/>
                <w:szCs w:val="18"/>
              </w:rPr>
            </w:pPr>
          </w:p>
        </w:tc>
        <w:tc>
          <w:tcPr>
            <w:tcW w:w="270" w:type="dxa"/>
          </w:tcPr>
          <w:p w14:paraId="26825655" w14:textId="77777777" w:rsidR="006C19A3" w:rsidRPr="00BD0CED" w:rsidRDefault="006C19A3">
            <w:pPr>
              <w:tabs>
                <w:tab w:val="decimal" w:pos="880"/>
              </w:tabs>
              <w:spacing w:line="220" w:lineRule="exact"/>
              <w:ind w:left="-135" w:right="-108"/>
              <w:rPr>
                <w:rFonts w:cs="Times New Roman"/>
                <w:sz w:val="18"/>
                <w:szCs w:val="18"/>
              </w:rPr>
            </w:pPr>
          </w:p>
        </w:tc>
        <w:tc>
          <w:tcPr>
            <w:tcW w:w="1080" w:type="dxa"/>
            <w:vAlign w:val="bottom"/>
          </w:tcPr>
          <w:p w14:paraId="7136D0E5" w14:textId="77777777" w:rsidR="006C19A3" w:rsidRPr="00BD0CED" w:rsidRDefault="006C19A3">
            <w:pPr>
              <w:tabs>
                <w:tab w:val="decimal" w:pos="878"/>
              </w:tabs>
              <w:spacing w:line="220" w:lineRule="exact"/>
              <w:ind w:left="-135" w:right="-108"/>
              <w:rPr>
                <w:rFonts w:cs="Times New Roman"/>
                <w:sz w:val="18"/>
                <w:szCs w:val="18"/>
              </w:rPr>
            </w:pPr>
          </w:p>
        </w:tc>
        <w:tc>
          <w:tcPr>
            <w:tcW w:w="243" w:type="dxa"/>
            <w:gridSpan w:val="2"/>
          </w:tcPr>
          <w:p w14:paraId="5EF8CF1C" w14:textId="77777777" w:rsidR="006C19A3" w:rsidRPr="00BD0CED" w:rsidRDefault="006C19A3">
            <w:pPr>
              <w:tabs>
                <w:tab w:val="decimal" w:pos="880"/>
              </w:tabs>
              <w:spacing w:line="220" w:lineRule="exact"/>
              <w:ind w:left="-135" w:right="-108"/>
              <w:rPr>
                <w:rFonts w:cs="Times New Roman"/>
                <w:sz w:val="18"/>
                <w:szCs w:val="18"/>
              </w:rPr>
            </w:pPr>
          </w:p>
        </w:tc>
        <w:tc>
          <w:tcPr>
            <w:tcW w:w="1107" w:type="dxa"/>
            <w:vAlign w:val="bottom"/>
          </w:tcPr>
          <w:p w14:paraId="0A2E50FF" w14:textId="77777777" w:rsidR="006C19A3" w:rsidRPr="00BD0CED" w:rsidRDefault="006C19A3">
            <w:pPr>
              <w:tabs>
                <w:tab w:val="decimal" w:pos="822"/>
              </w:tabs>
              <w:spacing w:line="220" w:lineRule="exact"/>
              <w:ind w:left="-117" w:right="-90"/>
              <w:rPr>
                <w:rFonts w:cs="Times New Roman"/>
                <w:sz w:val="18"/>
                <w:szCs w:val="18"/>
              </w:rPr>
            </w:pPr>
          </w:p>
        </w:tc>
      </w:tr>
      <w:tr w:rsidR="006C19A3" w:rsidRPr="00AB5DFA" w14:paraId="452664AD" w14:textId="77777777">
        <w:trPr>
          <w:cantSplit/>
        </w:trPr>
        <w:tc>
          <w:tcPr>
            <w:tcW w:w="2880" w:type="dxa"/>
            <w:vAlign w:val="bottom"/>
          </w:tcPr>
          <w:p w14:paraId="6CE982FC" w14:textId="77777777" w:rsidR="006C19A3" w:rsidRPr="00BD0CED" w:rsidRDefault="006C19A3">
            <w:pPr>
              <w:tabs>
                <w:tab w:val="left" w:pos="250"/>
              </w:tabs>
              <w:spacing w:line="220" w:lineRule="exact"/>
              <w:ind w:left="-18" w:right="-270"/>
              <w:rPr>
                <w:rFonts w:cs="Times New Roman"/>
                <w:sz w:val="18"/>
                <w:szCs w:val="18"/>
                <w:lang w:bidi="th-TH"/>
              </w:rPr>
            </w:pPr>
            <w:r w:rsidRPr="00BD0CED">
              <w:rPr>
                <w:rFonts w:cs="Times New Roman"/>
                <w:sz w:val="18"/>
                <w:szCs w:val="18"/>
                <w:lang w:bidi="th-TH"/>
              </w:rPr>
              <w:t>Financial assets measured at FVTPL</w:t>
            </w:r>
          </w:p>
        </w:tc>
        <w:tc>
          <w:tcPr>
            <w:tcW w:w="450" w:type="dxa"/>
          </w:tcPr>
          <w:p w14:paraId="5552FF52" w14:textId="77777777" w:rsidR="006C19A3" w:rsidRPr="00BD0CED" w:rsidRDefault="006C19A3">
            <w:pPr>
              <w:spacing w:line="220" w:lineRule="exact"/>
              <w:ind w:left="-199" w:right="-201"/>
              <w:jc w:val="center"/>
              <w:rPr>
                <w:rFonts w:cs="Times New Roman"/>
                <w:i/>
                <w:iCs/>
                <w:sz w:val="18"/>
                <w:szCs w:val="18"/>
              </w:rPr>
            </w:pPr>
          </w:p>
        </w:tc>
        <w:tc>
          <w:tcPr>
            <w:tcW w:w="1080" w:type="dxa"/>
            <w:vAlign w:val="bottom"/>
          </w:tcPr>
          <w:p w14:paraId="6C19DDB4" w14:textId="77777777" w:rsidR="006C19A3" w:rsidRPr="00BD0CED" w:rsidRDefault="006C19A3">
            <w:pPr>
              <w:pStyle w:val="acctfourfigures"/>
              <w:tabs>
                <w:tab w:val="clear" w:pos="765"/>
                <w:tab w:val="decimal" w:pos="880"/>
              </w:tabs>
              <w:spacing w:line="220" w:lineRule="exact"/>
              <w:ind w:left="-135" w:right="-108"/>
              <w:rPr>
                <w:rFonts w:cs="Times New Roman"/>
                <w:bCs/>
                <w:sz w:val="18"/>
                <w:szCs w:val="18"/>
                <w:cs/>
                <w:lang w:bidi="th-TH"/>
              </w:rPr>
            </w:pPr>
            <w:r w:rsidRPr="00BD0CED">
              <w:rPr>
                <w:rFonts w:cs="Times New Roman"/>
                <w:bCs/>
                <w:sz w:val="18"/>
                <w:szCs w:val="18"/>
              </w:rPr>
              <w:t>-</w:t>
            </w:r>
          </w:p>
        </w:tc>
        <w:tc>
          <w:tcPr>
            <w:tcW w:w="236" w:type="dxa"/>
          </w:tcPr>
          <w:p w14:paraId="375B3854" w14:textId="77777777" w:rsidR="006C19A3" w:rsidRPr="00BD0CED" w:rsidRDefault="006C19A3">
            <w:pPr>
              <w:pStyle w:val="acctfourfigures"/>
              <w:tabs>
                <w:tab w:val="clear" w:pos="765"/>
                <w:tab w:val="decimal" w:pos="880"/>
              </w:tabs>
              <w:spacing w:line="220" w:lineRule="exact"/>
              <w:ind w:left="-135" w:right="-108"/>
              <w:rPr>
                <w:rFonts w:cs="Times New Roman"/>
                <w:bCs/>
                <w:sz w:val="18"/>
                <w:szCs w:val="18"/>
              </w:rPr>
            </w:pPr>
          </w:p>
        </w:tc>
        <w:tc>
          <w:tcPr>
            <w:tcW w:w="1024" w:type="dxa"/>
          </w:tcPr>
          <w:p w14:paraId="418CC4C2" w14:textId="77777777" w:rsidR="006C19A3" w:rsidRPr="00BD0CED" w:rsidRDefault="006C19A3">
            <w:pPr>
              <w:pStyle w:val="acctfourfigures"/>
              <w:tabs>
                <w:tab w:val="clear" w:pos="765"/>
                <w:tab w:val="decimal" w:pos="658"/>
              </w:tabs>
              <w:spacing w:line="220" w:lineRule="exact"/>
              <w:ind w:left="-135" w:right="-108"/>
              <w:rPr>
                <w:rFonts w:cs="Times New Roman"/>
                <w:bCs/>
                <w:sz w:val="18"/>
                <w:szCs w:val="18"/>
              </w:rPr>
            </w:pPr>
            <w:r w:rsidRPr="00BD0CED">
              <w:rPr>
                <w:rFonts w:cs="Times New Roman"/>
                <w:bCs/>
                <w:sz w:val="18"/>
                <w:szCs w:val="18"/>
              </w:rPr>
              <w:t>20,457</w:t>
            </w:r>
          </w:p>
        </w:tc>
        <w:tc>
          <w:tcPr>
            <w:tcW w:w="270" w:type="dxa"/>
          </w:tcPr>
          <w:p w14:paraId="506522F0" w14:textId="77777777" w:rsidR="006C19A3" w:rsidRPr="00BD0CED" w:rsidRDefault="006C19A3">
            <w:pPr>
              <w:pStyle w:val="acctfourfigures"/>
              <w:tabs>
                <w:tab w:val="clear" w:pos="765"/>
                <w:tab w:val="decimal" w:pos="880"/>
              </w:tabs>
              <w:spacing w:line="220" w:lineRule="exact"/>
              <w:ind w:left="-135" w:right="-108"/>
              <w:rPr>
                <w:rFonts w:cs="Times New Roman"/>
                <w:bCs/>
                <w:sz w:val="18"/>
                <w:szCs w:val="18"/>
              </w:rPr>
            </w:pPr>
          </w:p>
        </w:tc>
        <w:tc>
          <w:tcPr>
            <w:tcW w:w="990" w:type="dxa"/>
          </w:tcPr>
          <w:p w14:paraId="52FA3092" w14:textId="77777777" w:rsidR="006C19A3" w:rsidRPr="00BD0CED" w:rsidRDefault="006C19A3">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rPr>
              <w:t>-</w:t>
            </w:r>
          </w:p>
        </w:tc>
        <w:tc>
          <w:tcPr>
            <w:tcW w:w="236" w:type="dxa"/>
            <w:vAlign w:val="bottom"/>
          </w:tcPr>
          <w:p w14:paraId="632633A5" w14:textId="77777777" w:rsidR="006C19A3" w:rsidRPr="00BD0CED" w:rsidRDefault="006C19A3">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4B981C47"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2581B9BE" w14:textId="77777777" w:rsidR="006C19A3" w:rsidRPr="00BD0CED" w:rsidRDefault="006C19A3">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7CBF81B7"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20,457</w:t>
            </w:r>
          </w:p>
        </w:tc>
        <w:tc>
          <w:tcPr>
            <w:tcW w:w="270" w:type="dxa"/>
          </w:tcPr>
          <w:p w14:paraId="59E0458F" w14:textId="77777777" w:rsidR="006C19A3" w:rsidRPr="00BD0CED" w:rsidRDefault="006C19A3">
            <w:pPr>
              <w:tabs>
                <w:tab w:val="decimal" w:pos="880"/>
              </w:tabs>
              <w:spacing w:line="220" w:lineRule="exact"/>
              <w:ind w:left="-135" w:right="-108"/>
              <w:rPr>
                <w:rFonts w:cs="Times New Roman"/>
                <w:bCs/>
                <w:sz w:val="18"/>
                <w:szCs w:val="18"/>
              </w:rPr>
            </w:pPr>
          </w:p>
        </w:tc>
        <w:tc>
          <w:tcPr>
            <w:tcW w:w="1080" w:type="dxa"/>
          </w:tcPr>
          <w:p w14:paraId="0BD9775D" w14:textId="77777777" w:rsidR="006C19A3" w:rsidRPr="00BD0CED" w:rsidRDefault="006C19A3">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30C4DA4A" w14:textId="77777777" w:rsidR="006C19A3" w:rsidRPr="00BD0CED" w:rsidRDefault="006C19A3">
            <w:pPr>
              <w:tabs>
                <w:tab w:val="decimal" w:pos="880"/>
              </w:tabs>
              <w:spacing w:line="220" w:lineRule="exact"/>
              <w:ind w:left="-135" w:right="-108"/>
              <w:rPr>
                <w:rFonts w:cs="Times New Roman"/>
                <w:bCs/>
                <w:sz w:val="18"/>
                <w:szCs w:val="18"/>
              </w:rPr>
            </w:pPr>
          </w:p>
        </w:tc>
        <w:tc>
          <w:tcPr>
            <w:tcW w:w="1114" w:type="dxa"/>
          </w:tcPr>
          <w:p w14:paraId="0AF728DF" w14:textId="77777777" w:rsidR="006C19A3" w:rsidRPr="00BD0CED" w:rsidRDefault="006C19A3">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46E79A46" w14:textId="77777777" w:rsidR="006C19A3" w:rsidRPr="00BD0CED" w:rsidRDefault="006C19A3">
            <w:pPr>
              <w:tabs>
                <w:tab w:val="decimal" w:pos="880"/>
              </w:tabs>
              <w:spacing w:line="220" w:lineRule="exact"/>
              <w:ind w:left="-135" w:right="-108"/>
              <w:rPr>
                <w:rFonts w:cs="Times New Roman"/>
                <w:bCs/>
                <w:sz w:val="18"/>
                <w:szCs w:val="18"/>
              </w:rPr>
            </w:pPr>
          </w:p>
        </w:tc>
        <w:tc>
          <w:tcPr>
            <w:tcW w:w="1080" w:type="dxa"/>
            <w:vAlign w:val="bottom"/>
          </w:tcPr>
          <w:p w14:paraId="3E16502A" w14:textId="77777777" w:rsidR="006C19A3" w:rsidRPr="00BD0CED" w:rsidRDefault="006C19A3">
            <w:pPr>
              <w:pStyle w:val="acctfourfigures"/>
              <w:tabs>
                <w:tab w:val="clear" w:pos="765"/>
                <w:tab w:val="decimal" w:pos="878"/>
              </w:tabs>
              <w:spacing w:line="220" w:lineRule="exact"/>
              <w:ind w:left="-135" w:right="-108"/>
              <w:rPr>
                <w:rFonts w:cs="Times New Roman"/>
                <w:bCs/>
                <w:sz w:val="18"/>
                <w:szCs w:val="18"/>
              </w:rPr>
            </w:pPr>
            <w:r w:rsidRPr="00BD0CED">
              <w:rPr>
                <w:rFonts w:cs="Times New Roman"/>
                <w:bCs/>
                <w:sz w:val="18"/>
                <w:szCs w:val="18"/>
              </w:rPr>
              <w:t>20,457</w:t>
            </w:r>
          </w:p>
        </w:tc>
        <w:tc>
          <w:tcPr>
            <w:tcW w:w="243" w:type="dxa"/>
            <w:gridSpan w:val="2"/>
          </w:tcPr>
          <w:p w14:paraId="790E21D6" w14:textId="77777777" w:rsidR="006C19A3" w:rsidRPr="00BD0CED" w:rsidRDefault="006C19A3">
            <w:pPr>
              <w:tabs>
                <w:tab w:val="decimal" w:pos="880"/>
              </w:tabs>
              <w:spacing w:line="220" w:lineRule="exact"/>
              <w:ind w:left="-135" w:right="-108"/>
              <w:rPr>
                <w:rFonts w:cs="Times New Roman"/>
                <w:bCs/>
                <w:sz w:val="18"/>
                <w:szCs w:val="18"/>
              </w:rPr>
            </w:pPr>
          </w:p>
        </w:tc>
        <w:tc>
          <w:tcPr>
            <w:tcW w:w="1107" w:type="dxa"/>
          </w:tcPr>
          <w:p w14:paraId="2E3512FE" w14:textId="77777777" w:rsidR="006C19A3" w:rsidRPr="00BD0CED" w:rsidRDefault="006C19A3">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20,457</w:t>
            </w:r>
          </w:p>
        </w:tc>
      </w:tr>
      <w:tr w:rsidR="006C19A3" w:rsidRPr="00AB5DFA" w14:paraId="7ECF8808" w14:textId="77777777">
        <w:trPr>
          <w:cantSplit/>
        </w:trPr>
        <w:tc>
          <w:tcPr>
            <w:tcW w:w="2880" w:type="dxa"/>
            <w:vAlign w:val="bottom"/>
          </w:tcPr>
          <w:p w14:paraId="6CF128D9" w14:textId="77777777" w:rsidR="006C19A3" w:rsidRPr="00BD0CED" w:rsidRDefault="006C19A3">
            <w:pPr>
              <w:tabs>
                <w:tab w:val="left" w:pos="250"/>
              </w:tabs>
              <w:spacing w:line="220" w:lineRule="exact"/>
              <w:ind w:left="-18" w:right="-270"/>
              <w:rPr>
                <w:rFonts w:cs="Times New Roman"/>
                <w:sz w:val="18"/>
                <w:szCs w:val="18"/>
                <w:lang w:bidi="th-TH"/>
              </w:rPr>
            </w:pPr>
            <w:r w:rsidRPr="00BD0CED">
              <w:rPr>
                <w:rFonts w:cs="Times New Roman"/>
                <w:sz w:val="18"/>
                <w:szCs w:val="18"/>
                <w:lang w:bidi="th-TH"/>
              </w:rPr>
              <w:t>Investments</w:t>
            </w:r>
          </w:p>
        </w:tc>
        <w:tc>
          <w:tcPr>
            <w:tcW w:w="450" w:type="dxa"/>
          </w:tcPr>
          <w:p w14:paraId="7AB8EB2A" w14:textId="77777777" w:rsidR="006C19A3" w:rsidRPr="00F77D24" w:rsidRDefault="006C19A3">
            <w:pPr>
              <w:spacing w:line="220" w:lineRule="exact"/>
              <w:ind w:left="-472" w:right="-462"/>
              <w:jc w:val="center"/>
              <w:rPr>
                <w:rFonts w:cs="Times New Roman"/>
                <w:i/>
                <w:iCs/>
                <w:sz w:val="18"/>
                <w:szCs w:val="18"/>
              </w:rPr>
            </w:pPr>
            <w:r w:rsidRPr="00BD0CED">
              <w:rPr>
                <w:rFonts w:cs="Times New Roman"/>
                <w:i/>
                <w:iCs/>
                <w:sz w:val="18"/>
                <w:szCs w:val="18"/>
              </w:rPr>
              <w:t>1</w:t>
            </w:r>
            <w:r w:rsidRPr="00F77D24">
              <w:rPr>
                <w:rFonts w:cs="Times New Roman"/>
                <w:i/>
                <w:iCs/>
                <w:sz w:val="18"/>
                <w:szCs w:val="18"/>
              </w:rPr>
              <w:t>0</w:t>
            </w:r>
          </w:p>
        </w:tc>
        <w:tc>
          <w:tcPr>
            <w:tcW w:w="1080" w:type="dxa"/>
            <w:vAlign w:val="bottom"/>
          </w:tcPr>
          <w:p w14:paraId="23229E79" w14:textId="77777777" w:rsidR="006C19A3" w:rsidRPr="00BD0CED" w:rsidRDefault="006C19A3">
            <w:pPr>
              <w:pStyle w:val="acctfourfigures"/>
              <w:tabs>
                <w:tab w:val="clear" w:pos="765"/>
                <w:tab w:val="decimal" w:pos="880"/>
              </w:tabs>
              <w:spacing w:line="220" w:lineRule="exact"/>
              <w:ind w:left="-135" w:right="-108"/>
              <w:rPr>
                <w:rFonts w:cs="Times New Roman"/>
                <w:bCs/>
                <w:sz w:val="18"/>
                <w:szCs w:val="18"/>
              </w:rPr>
            </w:pPr>
          </w:p>
        </w:tc>
        <w:tc>
          <w:tcPr>
            <w:tcW w:w="236" w:type="dxa"/>
          </w:tcPr>
          <w:p w14:paraId="0226574F" w14:textId="77777777" w:rsidR="006C19A3" w:rsidRPr="00BD0CED" w:rsidRDefault="006C19A3">
            <w:pPr>
              <w:pStyle w:val="acctfourfigures"/>
              <w:tabs>
                <w:tab w:val="clear" w:pos="765"/>
                <w:tab w:val="decimal" w:pos="880"/>
              </w:tabs>
              <w:spacing w:line="220" w:lineRule="exact"/>
              <w:ind w:left="-135" w:right="-108"/>
              <w:rPr>
                <w:rFonts w:cs="Times New Roman"/>
                <w:bCs/>
                <w:sz w:val="18"/>
                <w:szCs w:val="18"/>
              </w:rPr>
            </w:pPr>
          </w:p>
        </w:tc>
        <w:tc>
          <w:tcPr>
            <w:tcW w:w="1024" w:type="dxa"/>
          </w:tcPr>
          <w:p w14:paraId="13F032E4" w14:textId="77777777" w:rsidR="006C19A3" w:rsidRPr="00BD0CED" w:rsidRDefault="006C19A3">
            <w:pPr>
              <w:pStyle w:val="acctfourfigures"/>
              <w:tabs>
                <w:tab w:val="clear" w:pos="765"/>
                <w:tab w:val="decimal" w:pos="658"/>
              </w:tabs>
              <w:spacing w:line="220" w:lineRule="exact"/>
              <w:ind w:left="-135" w:right="-108"/>
              <w:rPr>
                <w:rFonts w:cs="Times New Roman"/>
                <w:bCs/>
                <w:sz w:val="18"/>
                <w:szCs w:val="18"/>
              </w:rPr>
            </w:pPr>
          </w:p>
        </w:tc>
        <w:tc>
          <w:tcPr>
            <w:tcW w:w="270" w:type="dxa"/>
          </w:tcPr>
          <w:p w14:paraId="00DD095C" w14:textId="77777777" w:rsidR="006C19A3" w:rsidRPr="00BD0CED" w:rsidRDefault="006C19A3">
            <w:pPr>
              <w:pStyle w:val="acctfourfigures"/>
              <w:tabs>
                <w:tab w:val="clear" w:pos="765"/>
                <w:tab w:val="decimal" w:pos="880"/>
              </w:tabs>
              <w:spacing w:line="220" w:lineRule="exact"/>
              <w:ind w:left="-135" w:right="-108"/>
              <w:rPr>
                <w:rFonts w:cs="Times New Roman"/>
                <w:bCs/>
                <w:sz w:val="18"/>
                <w:szCs w:val="18"/>
              </w:rPr>
            </w:pPr>
          </w:p>
        </w:tc>
        <w:tc>
          <w:tcPr>
            <w:tcW w:w="990" w:type="dxa"/>
          </w:tcPr>
          <w:p w14:paraId="3ABCBF33" w14:textId="77777777" w:rsidR="006C19A3" w:rsidRPr="00BD0CED" w:rsidRDefault="006C19A3">
            <w:pPr>
              <w:pStyle w:val="acctfourfigures"/>
              <w:tabs>
                <w:tab w:val="clear" w:pos="765"/>
                <w:tab w:val="decimal" w:pos="795"/>
              </w:tabs>
              <w:spacing w:line="220" w:lineRule="exact"/>
              <w:ind w:left="-135" w:right="-108"/>
              <w:rPr>
                <w:rFonts w:cs="Times New Roman"/>
                <w:bCs/>
                <w:sz w:val="18"/>
                <w:szCs w:val="18"/>
              </w:rPr>
            </w:pPr>
          </w:p>
        </w:tc>
        <w:tc>
          <w:tcPr>
            <w:tcW w:w="236" w:type="dxa"/>
            <w:vAlign w:val="bottom"/>
          </w:tcPr>
          <w:p w14:paraId="75FFEAE1" w14:textId="77777777" w:rsidR="006C19A3" w:rsidRPr="00BD0CED" w:rsidRDefault="006C19A3">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75E2BFDB"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p>
        </w:tc>
        <w:tc>
          <w:tcPr>
            <w:tcW w:w="236" w:type="dxa"/>
          </w:tcPr>
          <w:p w14:paraId="16E73A29" w14:textId="77777777" w:rsidR="006C19A3" w:rsidRPr="00BD0CED" w:rsidRDefault="006C19A3">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3FAEE547"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p>
        </w:tc>
        <w:tc>
          <w:tcPr>
            <w:tcW w:w="270" w:type="dxa"/>
          </w:tcPr>
          <w:p w14:paraId="339E98FB" w14:textId="77777777" w:rsidR="006C19A3" w:rsidRPr="00BD0CED" w:rsidRDefault="006C19A3">
            <w:pPr>
              <w:tabs>
                <w:tab w:val="decimal" w:pos="880"/>
              </w:tabs>
              <w:spacing w:line="220" w:lineRule="exact"/>
              <w:ind w:left="-135" w:right="-108"/>
              <w:rPr>
                <w:rFonts w:cs="Times New Roman"/>
                <w:bCs/>
                <w:sz w:val="18"/>
                <w:szCs w:val="18"/>
              </w:rPr>
            </w:pPr>
          </w:p>
        </w:tc>
        <w:tc>
          <w:tcPr>
            <w:tcW w:w="1080" w:type="dxa"/>
          </w:tcPr>
          <w:p w14:paraId="665F93E6" w14:textId="77777777" w:rsidR="006C19A3" w:rsidRPr="00BD0CED" w:rsidRDefault="006C19A3">
            <w:pPr>
              <w:pStyle w:val="acctfourfigures"/>
              <w:tabs>
                <w:tab w:val="clear" w:pos="765"/>
                <w:tab w:val="decimal" w:pos="795"/>
              </w:tabs>
              <w:spacing w:line="220" w:lineRule="exact"/>
              <w:ind w:left="-135" w:right="-108"/>
              <w:rPr>
                <w:rFonts w:cs="Times New Roman"/>
                <w:bCs/>
                <w:sz w:val="18"/>
                <w:szCs w:val="18"/>
              </w:rPr>
            </w:pPr>
          </w:p>
        </w:tc>
        <w:tc>
          <w:tcPr>
            <w:tcW w:w="236" w:type="dxa"/>
          </w:tcPr>
          <w:p w14:paraId="7BB9B9AA" w14:textId="77777777" w:rsidR="006C19A3" w:rsidRPr="00BD0CED" w:rsidRDefault="006C19A3">
            <w:pPr>
              <w:tabs>
                <w:tab w:val="decimal" w:pos="880"/>
              </w:tabs>
              <w:spacing w:line="220" w:lineRule="exact"/>
              <w:ind w:left="-135" w:right="-108"/>
              <w:rPr>
                <w:rFonts w:cs="Times New Roman"/>
                <w:bCs/>
                <w:sz w:val="18"/>
                <w:szCs w:val="18"/>
              </w:rPr>
            </w:pPr>
          </w:p>
        </w:tc>
        <w:tc>
          <w:tcPr>
            <w:tcW w:w="1114" w:type="dxa"/>
          </w:tcPr>
          <w:p w14:paraId="1F14AA2B" w14:textId="77777777" w:rsidR="006C19A3" w:rsidRPr="00BD0CED" w:rsidRDefault="006C19A3">
            <w:pPr>
              <w:pStyle w:val="acctfourfigures"/>
              <w:tabs>
                <w:tab w:val="clear" w:pos="765"/>
                <w:tab w:val="decimal" w:pos="907"/>
              </w:tabs>
              <w:spacing w:line="220" w:lineRule="exact"/>
              <w:ind w:left="-135" w:right="-108"/>
              <w:rPr>
                <w:rFonts w:cs="Times New Roman"/>
                <w:bCs/>
                <w:sz w:val="18"/>
                <w:szCs w:val="18"/>
              </w:rPr>
            </w:pPr>
          </w:p>
        </w:tc>
        <w:tc>
          <w:tcPr>
            <w:tcW w:w="270" w:type="dxa"/>
          </w:tcPr>
          <w:p w14:paraId="76D0ED63" w14:textId="77777777" w:rsidR="006C19A3" w:rsidRPr="00BD0CED" w:rsidRDefault="006C19A3">
            <w:pPr>
              <w:tabs>
                <w:tab w:val="decimal" w:pos="880"/>
              </w:tabs>
              <w:spacing w:line="220" w:lineRule="exact"/>
              <w:ind w:left="-135" w:right="-108"/>
              <w:rPr>
                <w:rFonts w:cs="Times New Roman"/>
                <w:bCs/>
                <w:sz w:val="18"/>
                <w:szCs w:val="18"/>
              </w:rPr>
            </w:pPr>
          </w:p>
        </w:tc>
        <w:tc>
          <w:tcPr>
            <w:tcW w:w="1080" w:type="dxa"/>
            <w:vAlign w:val="bottom"/>
          </w:tcPr>
          <w:p w14:paraId="482FF0E4" w14:textId="77777777" w:rsidR="006C19A3" w:rsidRPr="00BD0CED" w:rsidRDefault="006C19A3">
            <w:pPr>
              <w:pStyle w:val="acctfourfigures"/>
              <w:tabs>
                <w:tab w:val="clear" w:pos="765"/>
                <w:tab w:val="decimal" w:pos="878"/>
              </w:tabs>
              <w:spacing w:line="220" w:lineRule="exact"/>
              <w:ind w:left="-135" w:right="-108"/>
              <w:rPr>
                <w:rFonts w:cs="Times New Roman"/>
                <w:bCs/>
                <w:sz w:val="18"/>
                <w:szCs w:val="18"/>
              </w:rPr>
            </w:pPr>
          </w:p>
        </w:tc>
        <w:tc>
          <w:tcPr>
            <w:tcW w:w="243" w:type="dxa"/>
            <w:gridSpan w:val="2"/>
          </w:tcPr>
          <w:p w14:paraId="72393377" w14:textId="77777777" w:rsidR="006C19A3" w:rsidRPr="00BD0CED" w:rsidRDefault="006C19A3">
            <w:pPr>
              <w:tabs>
                <w:tab w:val="decimal" w:pos="880"/>
              </w:tabs>
              <w:spacing w:line="220" w:lineRule="exact"/>
              <w:ind w:left="-135" w:right="-108"/>
              <w:rPr>
                <w:rFonts w:cs="Times New Roman"/>
                <w:bCs/>
                <w:sz w:val="18"/>
                <w:szCs w:val="18"/>
              </w:rPr>
            </w:pPr>
          </w:p>
        </w:tc>
        <w:tc>
          <w:tcPr>
            <w:tcW w:w="1107" w:type="dxa"/>
          </w:tcPr>
          <w:p w14:paraId="177857DD" w14:textId="77777777" w:rsidR="006C19A3" w:rsidRPr="00BD0CED" w:rsidRDefault="006C19A3">
            <w:pPr>
              <w:pStyle w:val="acctfourfigures"/>
              <w:tabs>
                <w:tab w:val="clear" w:pos="765"/>
                <w:tab w:val="decimal" w:pos="822"/>
              </w:tabs>
              <w:spacing w:line="220" w:lineRule="exact"/>
              <w:ind w:left="-117" w:right="-90"/>
              <w:rPr>
                <w:rFonts w:cs="Times New Roman"/>
                <w:bCs/>
                <w:sz w:val="18"/>
                <w:szCs w:val="18"/>
              </w:rPr>
            </w:pPr>
          </w:p>
        </w:tc>
      </w:tr>
      <w:tr w:rsidR="006C19A3" w:rsidRPr="00AB5DFA" w14:paraId="3E24A671" w14:textId="77777777">
        <w:trPr>
          <w:cantSplit/>
        </w:trPr>
        <w:tc>
          <w:tcPr>
            <w:tcW w:w="2880" w:type="dxa"/>
          </w:tcPr>
          <w:p w14:paraId="7AA2976F" w14:textId="77777777" w:rsidR="006C19A3" w:rsidRPr="00BD0CED" w:rsidRDefault="006C19A3">
            <w:pPr>
              <w:tabs>
                <w:tab w:val="left" w:pos="164"/>
              </w:tabs>
              <w:spacing w:line="220" w:lineRule="exact"/>
              <w:ind w:left="-14" w:right="-274"/>
              <w:rPr>
                <w:rFonts w:cs="Times New Roman"/>
                <w:sz w:val="18"/>
                <w:szCs w:val="18"/>
                <w:cs/>
                <w:lang w:bidi="th-TH"/>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Debt</w:t>
            </w:r>
            <w:r w:rsidRPr="00BD0CED">
              <w:rPr>
                <w:rFonts w:cs="Times New Roman"/>
                <w:sz w:val="18"/>
                <w:szCs w:val="18"/>
                <w:cs/>
                <w:lang w:bidi="th-TH"/>
              </w:rPr>
              <w:t xml:space="preserve"> </w:t>
            </w:r>
            <w:r w:rsidRPr="00BD0CED">
              <w:rPr>
                <w:rFonts w:cs="Times New Roman"/>
                <w:sz w:val="18"/>
                <w:szCs w:val="18"/>
                <w:lang w:bidi="th-TH"/>
              </w:rPr>
              <w:t>instruments</w:t>
            </w:r>
          </w:p>
        </w:tc>
        <w:tc>
          <w:tcPr>
            <w:tcW w:w="450" w:type="dxa"/>
          </w:tcPr>
          <w:p w14:paraId="4A987955" w14:textId="77777777" w:rsidR="006C19A3" w:rsidRPr="00BD0CED" w:rsidRDefault="006C19A3">
            <w:pPr>
              <w:spacing w:line="220" w:lineRule="exact"/>
              <w:ind w:left="-472" w:right="-462"/>
              <w:jc w:val="center"/>
              <w:rPr>
                <w:rFonts w:cs="Times New Roman"/>
                <w:i/>
                <w:iCs/>
                <w:sz w:val="18"/>
                <w:szCs w:val="18"/>
              </w:rPr>
            </w:pPr>
          </w:p>
        </w:tc>
        <w:tc>
          <w:tcPr>
            <w:tcW w:w="1080" w:type="dxa"/>
          </w:tcPr>
          <w:p w14:paraId="56737D08"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cs/>
                <w:lang w:bidi="th-TH"/>
              </w:rPr>
            </w:pPr>
            <w:r w:rsidRPr="00BD0CED">
              <w:rPr>
                <w:rFonts w:cs="Times New Roman"/>
                <w:bCs/>
                <w:sz w:val="18"/>
                <w:szCs w:val="18"/>
                <w:lang w:val="en-US" w:bidi="th-TH"/>
              </w:rPr>
              <w:t>-</w:t>
            </w:r>
          </w:p>
        </w:tc>
        <w:tc>
          <w:tcPr>
            <w:tcW w:w="236" w:type="dxa"/>
          </w:tcPr>
          <w:p w14:paraId="27907CDE"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1024" w:type="dxa"/>
          </w:tcPr>
          <w:p w14:paraId="6D1305C5" w14:textId="77777777" w:rsidR="006C19A3" w:rsidRPr="00BD0CED" w:rsidRDefault="006C19A3">
            <w:pPr>
              <w:pStyle w:val="acctfourfigures"/>
              <w:tabs>
                <w:tab w:val="clear" w:pos="765"/>
                <w:tab w:val="decimal" w:pos="658"/>
              </w:tabs>
              <w:spacing w:line="220" w:lineRule="exact"/>
              <w:ind w:left="-135" w:right="-108"/>
              <w:rPr>
                <w:rFonts w:cs="Times New Roman"/>
                <w:bCs/>
                <w:sz w:val="18"/>
                <w:szCs w:val="18"/>
                <w:lang w:val="en-US" w:bidi="th-TH"/>
              </w:rPr>
            </w:pPr>
            <w:r w:rsidRPr="00BD0CED">
              <w:rPr>
                <w:rFonts w:cs="Times New Roman"/>
                <w:bCs/>
                <w:sz w:val="18"/>
                <w:szCs w:val="18"/>
              </w:rPr>
              <w:t>-</w:t>
            </w:r>
          </w:p>
        </w:tc>
        <w:tc>
          <w:tcPr>
            <w:tcW w:w="270" w:type="dxa"/>
          </w:tcPr>
          <w:p w14:paraId="0DD14E74"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lang w:val="en-US" w:bidi="th-TH"/>
              </w:rPr>
            </w:pPr>
          </w:p>
        </w:tc>
        <w:tc>
          <w:tcPr>
            <w:tcW w:w="990" w:type="dxa"/>
            <w:vAlign w:val="bottom"/>
          </w:tcPr>
          <w:p w14:paraId="31BB8398" w14:textId="77777777" w:rsidR="006C19A3" w:rsidRPr="00BD0CED" w:rsidRDefault="006C19A3">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lang w:val="en-US" w:bidi="th-TH"/>
              </w:rPr>
              <w:t>2,146,</w:t>
            </w:r>
            <w:r w:rsidRPr="00BD0CED">
              <w:rPr>
                <w:rFonts w:cs="Times New Roman"/>
                <w:bCs/>
                <w:sz w:val="18"/>
                <w:szCs w:val="18"/>
              </w:rPr>
              <w:t>956</w:t>
            </w:r>
          </w:p>
        </w:tc>
        <w:tc>
          <w:tcPr>
            <w:tcW w:w="236" w:type="dxa"/>
            <w:vAlign w:val="bottom"/>
          </w:tcPr>
          <w:p w14:paraId="01B434B1"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79560EF0"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75880692"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7E7109D8"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val="en-US" w:bidi="th-TH"/>
              </w:rPr>
              <w:t>2,146,</w:t>
            </w:r>
            <w:r w:rsidRPr="00BD0CED">
              <w:rPr>
                <w:rFonts w:cs="Times New Roman"/>
                <w:bCs/>
                <w:sz w:val="18"/>
                <w:szCs w:val="18"/>
              </w:rPr>
              <w:t>956</w:t>
            </w:r>
          </w:p>
        </w:tc>
        <w:tc>
          <w:tcPr>
            <w:tcW w:w="270" w:type="dxa"/>
          </w:tcPr>
          <w:p w14:paraId="51939895" w14:textId="77777777" w:rsidR="006C19A3" w:rsidRPr="00BD0CED" w:rsidRDefault="006C19A3">
            <w:pPr>
              <w:tabs>
                <w:tab w:val="decimal" w:pos="880"/>
              </w:tabs>
              <w:spacing w:line="220" w:lineRule="exact"/>
              <w:ind w:left="-14" w:right="-180"/>
              <w:rPr>
                <w:rFonts w:cs="Times New Roman"/>
                <w:bCs/>
                <w:sz w:val="18"/>
                <w:szCs w:val="18"/>
              </w:rPr>
            </w:pPr>
          </w:p>
        </w:tc>
        <w:tc>
          <w:tcPr>
            <w:tcW w:w="1080" w:type="dxa"/>
            <w:vAlign w:val="bottom"/>
          </w:tcPr>
          <w:p w14:paraId="26516260" w14:textId="77777777" w:rsidR="006C19A3" w:rsidRPr="00BD0CED" w:rsidRDefault="006C19A3">
            <w:pPr>
              <w:pStyle w:val="acctfourfigures"/>
              <w:tabs>
                <w:tab w:val="clear" w:pos="765"/>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1B37B2FA" w14:textId="77777777" w:rsidR="006C19A3" w:rsidRPr="00BD0CED" w:rsidRDefault="006C19A3">
            <w:pPr>
              <w:tabs>
                <w:tab w:val="decimal" w:pos="880"/>
              </w:tabs>
              <w:spacing w:line="220" w:lineRule="exact"/>
              <w:ind w:left="-14" w:right="-180"/>
              <w:rPr>
                <w:rFonts w:cs="Times New Roman"/>
                <w:bCs/>
                <w:sz w:val="18"/>
                <w:szCs w:val="18"/>
              </w:rPr>
            </w:pPr>
          </w:p>
        </w:tc>
        <w:tc>
          <w:tcPr>
            <w:tcW w:w="1114" w:type="dxa"/>
            <w:vAlign w:val="bottom"/>
          </w:tcPr>
          <w:p w14:paraId="42D9D9D7" w14:textId="77777777" w:rsidR="006C19A3" w:rsidRPr="00BD0CED" w:rsidRDefault="006C19A3">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lang w:val="en-US" w:bidi="th-TH"/>
              </w:rPr>
              <w:t>2,146,</w:t>
            </w:r>
            <w:r w:rsidRPr="00BD0CED">
              <w:rPr>
                <w:rFonts w:cs="Times New Roman"/>
                <w:bCs/>
                <w:sz w:val="18"/>
                <w:szCs w:val="18"/>
              </w:rPr>
              <w:t>956</w:t>
            </w:r>
          </w:p>
        </w:tc>
        <w:tc>
          <w:tcPr>
            <w:tcW w:w="270" w:type="dxa"/>
          </w:tcPr>
          <w:p w14:paraId="3A86EFB6" w14:textId="77777777" w:rsidR="006C19A3" w:rsidRPr="00BD0CED" w:rsidRDefault="006C19A3">
            <w:pPr>
              <w:tabs>
                <w:tab w:val="decimal" w:pos="880"/>
              </w:tabs>
              <w:spacing w:line="220" w:lineRule="exact"/>
              <w:ind w:left="-14" w:right="-180"/>
              <w:rPr>
                <w:rFonts w:cs="Times New Roman"/>
                <w:bCs/>
                <w:sz w:val="18"/>
                <w:szCs w:val="18"/>
              </w:rPr>
            </w:pPr>
          </w:p>
        </w:tc>
        <w:tc>
          <w:tcPr>
            <w:tcW w:w="1080" w:type="dxa"/>
          </w:tcPr>
          <w:p w14:paraId="65A6F474" w14:textId="77777777" w:rsidR="006C19A3" w:rsidRPr="00BD0CED" w:rsidRDefault="006C19A3">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lang w:val="en-US" w:bidi="th-TH"/>
              </w:rPr>
              <w:t>-</w:t>
            </w:r>
          </w:p>
        </w:tc>
        <w:tc>
          <w:tcPr>
            <w:tcW w:w="243" w:type="dxa"/>
            <w:gridSpan w:val="2"/>
          </w:tcPr>
          <w:p w14:paraId="50FCF017" w14:textId="77777777" w:rsidR="006C19A3" w:rsidRPr="00BD0CED" w:rsidRDefault="006C19A3">
            <w:pPr>
              <w:tabs>
                <w:tab w:val="decimal" w:pos="880"/>
              </w:tabs>
              <w:spacing w:line="220" w:lineRule="exact"/>
              <w:ind w:left="-14" w:right="-180"/>
              <w:rPr>
                <w:rFonts w:cs="Times New Roman"/>
                <w:bCs/>
                <w:sz w:val="18"/>
                <w:szCs w:val="18"/>
              </w:rPr>
            </w:pPr>
          </w:p>
        </w:tc>
        <w:tc>
          <w:tcPr>
            <w:tcW w:w="1107" w:type="dxa"/>
            <w:vAlign w:val="bottom"/>
          </w:tcPr>
          <w:p w14:paraId="1293760E" w14:textId="77777777" w:rsidR="006C19A3" w:rsidRPr="00BD0CED" w:rsidRDefault="006C19A3">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lang w:val="en-US" w:bidi="th-TH"/>
              </w:rPr>
              <w:t>2,146,</w:t>
            </w:r>
            <w:r w:rsidRPr="00BD0CED">
              <w:rPr>
                <w:rFonts w:cs="Times New Roman"/>
                <w:bCs/>
                <w:sz w:val="18"/>
                <w:szCs w:val="18"/>
              </w:rPr>
              <w:t>956</w:t>
            </w:r>
          </w:p>
        </w:tc>
      </w:tr>
      <w:tr w:rsidR="006C19A3" w:rsidRPr="00AB5DFA" w14:paraId="5F24C204" w14:textId="77777777">
        <w:trPr>
          <w:cantSplit/>
        </w:trPr>
        <w:tc>
          <w:tcPr>
            <w:tcW w:w="2880" w:type="dxa"/>
            <w:vAlign w:val="bottom"/>
          </w:tcPr>
          <w:p w14:paraId="1F120F19" w14:textId="77777777" w:rsidR="006C19A3" w:rsidRPr="00BD0CED" w:rsidRDefault="006C19A3">
            <w:pPr>
              <w:tabs>
                <w:tab w:val="left" w:pos="160"/>
              </w:tabs>
              <w:spacing w:line="220" w:lineRule="exact"/>
              <w:ind w:left="-18" w:right="-108"/>
              <w:rPr>
                <w:rFonts w:cs="Times New Roman"/>
                <w:sz w:val="18"/>
                <w:szCs w:val="18"/>
              </w:rPr>
            </w:pPr>
            <w:r w:rsidRPr="00BD0CED">
              <w:rPr>
                <w:rFonts w:cs="Times New Roman"/>
                <w:sz w:val="18"/>
                <w:szCs w:val="18"/>
                <w:cs/>
                <w:lang w:bidi="th-TH"/>
              </w:rPr>
              <w:t>-</w:t>
            </w:r>
            <w:r w:rsidRPr="00BD0CED">
              <w:rPr>
                <w:rFonts w:cs="Times New Roman"/>
                <w:sz w:val="18"/>
                <w:szCs w:val="18"/>
              </w:rPr>
              <w:tab/>
              <w:t>Equity instruments</w:t>
            </w:r>
          </w:p>
        </w:tc>
        <w:tc>
          <w:tcPr>
            <w:tcW w:w="450" w:type="dxa"/>
          </w:tcPr>
          <w:p w14:paraId="12DA07F4" w14:textId="77777777" w:rsidR="006C19A3" w:rsidRPr="00BD0CED" w:rsidRDefault="006C19A3">
            <w:pPr>
              <w:spacing w:line="220" w:lineRule="exact"/>
              <w:ind w:left="-472" w:right="-462"/>
              <w:jc w:val="center"/>
              <w:rPr>
                <w:rFonts w:cs="Times New Roman"/>
                <w:i/>
                <w:iCs/>
                <w:sz w:val="18"/>
                <w:szCs w:val="18"/>
              </w:rPr>
            </w:pPr>
          </w:p>
        </w:tc>
        <w:tc>
          <w:tcPr>
            <w:tcW w:w="1080" w:type="dxa"/>
          </w:tcPr>
          <w:p w14:paraId="516FD542"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bidi="th-TH"/>
              </w:rPr>
              <w:t>-</w:t>
            </w:r>
          </w:p>
        </w:tc>
        <w:tc>
          <w:tcPr>
            <w:tcW w:w="236" w:type="dxa"/>
          </w:tcPr>
          <w:p w14:paraId="4A5538F7"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1024" w:type="dxa"/>
          </w:tcPr>
          <w:p w14:paraId="42773C77" w14:textId="77777777" w:rsidR="006C19A3" w:rsidRPr="00BD0CED" w:rsidRDefault="006C19A3">
            <w:pPr>
              <w:pStyle w:val="acctfourfigures"/>
              <w:tabs>
                <w:tab w:val="clear" w:pos="765"/>
                <w:tab w:val="decimal" w:pos="658"/>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735767CF"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990" w:type="dxa"/>
            <w:vAlign w:val="bottom"/>
          </w:tcPr>
          <w:p w14:paraId="7B367472" w14:textId="77777777" w:rsidR="006C19A3" w:rsidRPr="00BD0CED" w:rsidRDefault="006C19A3">
            <w:pPr>
              <w:pStyle w:val="acctfourfigures"/>
              <w:tabs>
                <w:tab w:val="clear" w:pos="765"/>
                <w:tab w:val="decimal" w:pos="795"/>
              </w:tabs>
              <w:spacing w:line="220" w:lineRule="exact"/>
              <w:ind w:left="-135" w:right="-108"/>
              <w:rPr>
                <w:rFonts w:cs="Times New Roman"/>
                <w:bCs/>
                <w:sz w:val="18"/>
                <w:szCs w:val="18"/>
              </w:rPr>
            </w:pPr>
            <w:r w:rsidRPr="00BD0CED">
              <w:rPr>
                <w:rFonts w:cs="Times New Roman"/>
                <w:bCs/>
                <w:sz w:val="18"/>
                <w:szCs w:val="18"/>
              </w:rPr>
              <w:t>2,455</w:t>
            </w:r>
          </w:p>
        </w:tc>
        <w:tc>
          <w:tcPr>
            <w:tcW w:w="236" w:type="dxa"/>
            <w:vAlign w:val="bottom"/>
          </w:tcPr>
          <w:p w14:paraId="731E2A2E"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67450EC9"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5F551A65"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5EE28BAD"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2,455</w:t>
            </w:r>
          </w:p>
        </w:tc>
        <w:tc>
          <w:tcPr>
            <w:tcW w:w="270" w:type="dxa"/>
          </w:tcPr>
          <w:p w14:paraId="341556C5" w14:textId="77777777" w:rsidR="006C19A3" w:rsidRPr="00BD0CED" w:rsidRDefault="006C19A3">
            <w:pPr>
              <w:tabs>
                <w:tab w:val="decimal" w:pos="880"/>
              </w:tabs>
              <w:spacing w:line="220" w:lineRule="exact"/>
              <w:ind w:left="-14" w:right="-180"/>
              <w:rPr>
                <w:rFonts w:cs="Times New Roman"/>
                <w:bCs/>
                <w:sz w:val="18"/>
                <w:szCs w:val="18"/>
                <w:rtl/>
                <w:cs/>
              </w:rPr>
            </w:pPr>
          </w:p>
        </w:tc>
        <w:tc>
          <w:tcPr>
            <w:tcW w:w="1080" w:type="dxa"/>
            <w:vAlign w:val="bottom"/>
          </w:tcPr>
          <w:p w14:paraId="31AEA520" w14:textId="77777777" w:rsidR="006C19A3" w:rsidRPr="00BD0CED" w:rsidRDefault="006C19A3">
            <w:pPr>
              <w:pStyle w:val="acctfourfigures"/>
              <w:tabs>
                <w:tab w:val="clear" w:pos="765"/>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14018323" w14:textId="77777777" w:rsidR="006C19A3" w:rsidRPr="00BD0CED" w:rsidRDefault="006C19A3">
            <w:pPr>
              <w:tabs>
                <w:tab w:val="decimal" w:pos="880"/>
              </w:tabs>
              <w:spacing w:line="220" w:lineRule="exact"/>
              <w:ind w:left="-14" w:right="-180"/>
              <w:rPr>
                <w:rFonts w:cs="Times New Roman"/>
                <w:bCs/>
                <w:sz w:val="18"/>
                <w:szCs w:val="18"/>
                <w:rtl/>
                <w:cs/>
              </w:rPr>
            </w:pPr>
          </w:p>
        </w:tc>
        <w:tc>
          <w:tcPr>
            <w:tcW w:w="1114" w:type="dxa"/>
            <w:vAlign w:val="bottom"/>
          </w:tcPr>
          <w:p w14:paraId="19108645" w14:textId="77777777" w:rsidR="006C19A3" w:rsidRPr="00BD0CED" w:rsidRDefault="006C19A3">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29FBD385" w14:textId="77777777" w:rsidR="006C19A3" w:rsidRPr="00BD0CED" w:rsidRDefault="006C19A3">
            <w:pPr>
              <w:tabs>
                <w:tab w:val="decimal" w:pos="880"/>
              </w:tabs>
              <w:spacing w:line="220" w:lineRule="exact"/>
              <w:ind w:left="-14" w:right="-180"/>
              <w:rPr>
                <w:rFonts w:cs="Times New Roman"/>
                <w:bCs/>
                <w:sz w:val="18"/>
                <w:szCs w:val="18"/>
                <w:rtl/>
                <w:cs/>
              </w:rPr>
            </w:pPr>
          </w:p>
        </w:tc>
        <w:tc>
          <w:tcPr>
            <w:tcW w:w="1080" w:type="dxa"/>
            <w:vAlign w:val="bottom"/>
          </w:tcPr>
          <w:p w14:paraId="3CEE4F9C" w14:textId="77777777" w:rsidR="006C19A3" w:rsidRPr="00BD0CED" w:rsidRDefault="006C19A3">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2,455</w:t>
            </w:r>
          </w:p>
        </w:tc>
        <w:tc>
          <w:tcPr>
            <w:tcW w:w="243" w:type="dxa"/>
            <w:gridSpan w:val="2"/>
          </w:tcPr>
          <w:p w14:paraId="1D70F9A7" w14:textId="77777777" w:rsidR="006C19A3" w:rsidRPr="00BD0CED" w:rsidRDefault="006C19A3">
            <w:pPr>
              <w:tabs>
                <w:tab w:val="decimal" w:pos="880"/>
              </w:tabs>
              <w:spacing w:line="220" w:lineRule="exact"/>
              <w:ind w:left="-14" w:right="-180"/>
              <w:rPr>
                <w:rFonts w:cs="Times New Roman"/>
                <w:bCs/>
                <w:sz w:val="18"/>
                <w:szCs w:val="18"/>
              </w:rPr>
            </w:pPr>
          </w:p>
        </w:tc>
        <w:tc>
          <w:tcPr>
            <w:tcW w:w="1107" w:type="dxa"/>
          </w:tcPr>
          <w:p w14:paraId="12263750" w14:textId="77777777" w:rsidR="006C19A3" w:rsidRPr="00BD0CED" w:rsidRDefault="006C19A3">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2,455</w:t>
            </w:r>
          </w:p>
        </w:tc>
      </w:tr>
      <w:tr w:rsidR="006C19A3" w:rsidRPr="00AB5DFA" w14:paraId="4C6F4D6E" w14:textId="77777777">
        <w:trPr>
          <w:cantSplit/>
        </w:trPr>
        <w:tc>
          <w:tcPr>
            <w:tcW w:w="2880" w:type="dxa"/>
          </w:tcPr>
          <w:p w14:paraId="2033F802" w14:textId="77777777" w:rsidR="006C19A3" w:rsidRPr="00BD0CED" w:rsidRDefault="006C19A3">
            <w:pPr>
              <w:tabs>
                <w:tab w:val="left" w:pos="250"/>
                <w:tab w:val="decimal" w:pos="1020"/>
              </w:tabs>
              <w:spacing w:line="220" w:lineRule="exact"/>
              <w:ind w:left="-18" w:right="-270"/>
              <w:rPr>
                <w:rFonts w:cs="Times New Roman"/>
                <w:b/>
                <w:bCs/>
                <w:sz w:val="18"/>
                <w:szCs w:val="18"/>
                <w:lang w:bidi="th-TH"/>
              </w:rPr>
            </w:pPr>
          </w:p>
        </w:tc>
        <w:tc>
          <w:tcPr>
            <w:tcW w:w="450" w:type="dxa"/>
          </w:tcPr>
          <w:p w14:paraId="04BE356E" w14:textId="77777777" w:rsidR="006C19A3" w:rsidRPr="00BD0CED" w:rsidRDefault="006C19A3">
            <w:pPr>
              <w:spacing w:line="220" w:lineRule="exact"/>
              <w:ind w:left="-472" w:right="-462"/>
              <w:jc w:val="center"/>
              <w:rPr>
                <w:rFonts w:cs="Times New Roman"/>
                <w:i/>
                <w:iCs/>
                <w:sz w:val="18"/>
                <w:szCs w:val="18"/>
              </w:rPr>
            </w:pPr>
          </w:p>
        </w:tc>
        <w:tc>
          <w:tcPr>
            <w:tcW w:w="1080" w:type="dxa"/>
            <w:vAlign w:val="bottom"/>
          </w:tcPr>
          <w:p w14:paraId="10146221"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236" w:type="dxa"/>
          </w:tcPr>
          <w:p w14:paraId="7905430F"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1024" w:type="dxa"/>
          </w:tcPr>
          <w:p w14:paraId="59EA83B2" w14:textId="77777777" w:rsidR="006C19A3" w:rsidRPr="00BD0CED" w:rsidRDefault="006C19A3">
            <w:pPr>
              <w:pStyle w:val="acctfourfigures"/>
              <w:tabs>
                <w:tab w:val="clear" w:pos="765"/>
                <w:tab w:val="decimal" w:pos="658"/>
              </w:tabs>
              <w:spacing w:line="220" w:lineRule="exact"/>
              <w:ind w:left="-135" w:right="-108"/>
              <w:rPr>
                <w:rFonts w:cs="Times New Roman"/>
                <w:bCs/>
                <w:sz w:val="18"/>
                <w:szCs w:val="18"/>
              </w:rPr>
            </w:pPr>
          </w:p>
        </w:tc>
        <w:tc>
          <w:tcPr>
            <w:tcW w:w="270" w:type="dxa"/>
          </w:tcPr>
          <w:p w14:paraId="14CB1736"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990" w:type="dxa"/>
          </w:tcPr>
          <w:p w14:paraId="4E463A66" w14:textId="77777777" w:rsidR="006C19A3" w:rsidRPr="00BD0CED" w:rsidRDefault="006C19A3">
            <w:pPr>
              <w:pStyle w:val="acctfourfigures"/>
              <w:tabs>
                <w:tab w:val="clear" w:pos="765"/>
                <w:tab w:val="decimal" w:pos="795"/>
              </w:tabs>
              <w:spacing w:line="220" w:lineRule="exact"/>
              <w:ind w:left="-135" w:right="-108"/>
              <w:rPr>
                <w:rFonts w:cs="Times New Roman"/>
                <w:bCs/>
                <w:sz w:val="18"/>
                <w:szCs w:val="18"/>
              </w:rPr>
            </w:pPr>
          </w:p>
        </w:tc>
        <w:tc>
          <w:tcPr>
            <w:tcW w:w="236" w:type="dxa"/>
          </w:tcPr>
          <w:p w14:paraId="773B3557"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1114" w:type="dxa"/>
          </w:tcPr>
          <w:p w14:paraId="357A4617"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p>
        </w:tc>
        <w:tc>
          <w:tcPr>
            <w:tcW w:w="236" w:type="dxa"/>
          </w:tcPr>
          <w:p w14:paraId="2EDFA105"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1114" w:type="dxa"/>
          </w:tcPr>
          <w:p w14:paraId="54310D4A"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p>
        </w:tc>
        <w:tc>
          <w:tcPr>
            <w:tcW w:w="270" w:type="dxa"/>
          </w:tcPr>
          <w:p w14:paraId="78D7ACDE" w14:textId="77777777" w:rsidR="006C19A3" w:rsidRPr="00BD0CED" w:rsidRDefault="006C19A3">
            <w:pPr>
              <w:tabs>
                <w:tab w:val="decimal" w:pos="880"/>
              </w:tabs>
              <w:spacing w:line="220" w:lineRule="exact"/>
              <w:ind w:left="-14" w:right="-180"/>
              <w:rPr>
                <w:rFonts w:cs="Times New Roman"/>
                <w:bCs/>
                <w:sz w:val="18"/>
                <w:szCs w:val="18"/>
                <w:rtl/>
                <w:cs/>
              </w:rPr>
            </w:pPr>
          </w:p>
        </w:tc>
        <w:tc>
          <w:tcPr>
            <w:tcW w:w="1080" w:type="dxa"/>
          </w:tcPr>
          <w:p w14:paraId="050FAA73" w14:textId="77777777" w:rsidR="006C19A3" w:rsidRPr="00BD0CED" w:rsidRDefault="006C19A3">
            <w:pPr>
              <w:tabs>
                <w:tab w:val="decimal" w:pos="795"/>
              </w:tabs>
              <w:spacing w:line="220" w:lineRule="exact"/>
              <w:ind w:left="-14" w:right="-180"/>
              <w:rPr>
                <w:rFonts w:cs="Times New Roman"/>
                <w:bCs/>
                <w:sz w:val="18"/>
                <w:szCs w:val="18"/>
                <w:lang w:val="en-US" w:bidi="th-TH"/>
              </w:rPr>
            </w:pPr>
          </w:p>
        </w:tc>
        <w:tc>
          <w:tcPr>
            <w:tcW w:w="236" w:type="dxa"/>
          </w:tcPr>
          <w:p w14:paraId="450AC389" w14:textId="77777777" w:rsidR="006C19A3" w:rsidRPr="00BD0CED" w:rsidRDefault="006C19A3">
            <w:pPr>
              <w:tabs>
                <w:tab w:val="decimal" w:pos="880"/>
              </w:tabs>
              <w:spacing w:line="220" w:lineRule="exact"/>
              <w:ind w:left="-14" w:right="-180"/>
              <w:rPr>
                <w:rFonts w:cs="Times New Roman"/>
                <w:bCs/>
                <w:sz w:val="18"/>
                <w:szCs w:val="18"/>
                <w:rtl/>
                <w:cs/>
              </w:rPr>
            </w:pPr>
          </w:p>
        </w:tc>
        <w:tc>
          <w:tcPr>
            <w:tcW w:w="1114" w:type="dxa"/>
          </w:tcPr>
          <w:p w14:paraId="48FC3CBB" w14:textId="77777777" w:rsidR="006C19A3" w:rsidRPr="00BD0CED" w:rsidRDefault="006C19A3">
            <w:pPr>
              <w:tabs>
                <w:tab w:val="decimal" w:pos="907"/>
              </w:tabs>
              <w:spacing w:line="220" w:lineRule="exact"/>
              <w:ind w:left="-135" w:right="-108"/>
              <w:rPr>
                <w:rFonts w:cs="Times New Roman"/>
                <w:bCs/>
                <w:sz w:val="18"/>
                <w:szCs w:val="18"/>
              </w:rPr>
            </w:pPr>
          </w:p>
        </w:tc>
        <w:tc>
          <w:tcPr>
            <w:tcW w:w="270" w:type="dxa"/>
          </w:tcPr>
          <w:p w14:paraId="0FB2A33C" w14:textId="77777777" w:rsidR="006C19A3" w:rsidRPr="00BD0CED" w:rsidRDefault="006C19A3">
            <w:pPr>
              <w:tabs>
                <w:tab w:val="decimal" w:pos="880"/>
              </w:tabs>
              <w:spacing w:line="220" w:lineRule="exact"/>
              <w:ind w:left="-14" w:right="-180"/>
              <w:rPr>
                <w:rFonts w:cs="Times New Roman"/>
                <w:bCs/>
                <w:sz w:val="18"/>
                <w:szCs w:val="18"/>
              </w:rPr>
            </w:pPr>
          </w:p>
        </w:tc>
        <w:tc>
          <w:tcPr>
            <w:tcW w:w="1080" w:type="dxa"/>
          </w:tcPr>
          <w:p w14:paraId="532CEB58" w14:textId="77777777" w:rsidR="006C19A3" w:rsidRPr="00BD0CED" w:rsidRDefault="006C19A3">
            <w:pPr>
              <w:tabs>
                <w:tab w:val="decimal" w:pos="878"/>
              </w:tabs>
              <w:spacing w:line="220" w:lineRule="exact"/>
              <w:ind w:left="-14" w:right="-180"/>
              <w:rPr>
                <w:rFonts w:cs="Times New Roman"/>
                <w:bCs/>
                <w:sz w:val="18"/>
                <w:szCs w:val="18"/>
              </w:rPr>
            </w:pPr>
          </w:p>
        </w:tc>
        <w:tc>
          <w:tcPr>
            <w:tcW w:w="243" w:type="dxa"/>
            <w:gridSpan w:val="2"/>
          </w:tcPr>
          <w:p w14:paraId="7D4D71CC" w14:textId="77777777" w:rsidR="006C19A3" w:rsidRPr="00BD0CED" w:rsidRDefault="006C19A3">
            <w:pPr>
              <w:tabs>
                <w:tab w:val="decimal" w:pos="880"/>
              </w:tabs>
              <w:spacing w:line="220" w:lineRule="exact"/>
              <w:ind w:left="-14" w:right="-180"/>
              <w:rPr>
                <w:rFonts w:cs="Times New Roman"/>
                <w:bCs/>
                <w:sz w:val="18"/>
                <w:szCs w:val="18"/>
              </w:rPr>
            </w:pPr>
          </w:p>
        </w:tc>
        <w:tc>
          <w:tcPr>
            <w:tcW w:w="1107" w:type="dxa"/>
          </w:tcPr>
          <w:p w14:paraId="1F138F5B" w14:textId="77777777" w:rsidR="006C19A3" w:rsidRPr="00BD0CED" w:rsidRDefault="006C19A3">
            <w:pPr>
              <w:tabs>
                <w:tab w:val="decimal" w:pos="822"/>
              </w:tabs>
              <w:spacing w:line="220" w:lineRule="exact"/>
              <w:ind w:left="-117" w:right="-90"/>
              <w:rPr>
                <w:rFonts w:cs="Times New Roman"/>
                <w:bCs/>
                <w:sz w:val="18"/>
                <w:szCs w:val="18"/>
              </w:rPr>
            </w:pPr>
          </w:p>
        </w:tc>
      </w:tr>
      <w:tr w:rsidR="006C19A3" w:rsidRPr="00AB5DFA" w14:paraId="3A879BE2" w14:textId="77777777">
        <w:trPr>
          <w:cantSplit/>
        </w:trPr>
        <w:tc>
          <w:tcPr>
            <w:tcW w:w="2880" w:type="dxa"/>
          </w:tcPr>
          <w:p w14:paraId="64FA57B7" w14:textId="77777777" w:rsidR="006C19A3" w:rsidRPr="00BD0CED" w:rsidRDefault="006C19A3">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liabilities</w:t>
            </w:r>
          </w:p>
        </w:tc>
        <w:tc>
          <w:tcPr>
            <w:tcW w:w="450" w:type="dxa"/>
          </w:tcPr>
          <w:p w14:paraId="7303F0C0" w14:textId="77777777" w:rsidR="006C19A3" w:rsidRPr="00BD0CED" w:rsidRDefault="006C19A3">
            <w:pPr>
              <w:spacing w:line="220" w:lineRule="exact"/>
              <w:ind w:left="-472" w:right="-462"/>
              <w:jc w:val="center"/>
              <w:rPr>
                <w:rFonts w:cs="Times New Roman"/>
                <w:i/>
                <w:iCs/>
                <w:sz w:val="18"/>
                <w:szCs w:val="18"/>
              </w:rPr>
            </w:pPr>
          </w:p>
        </w:tc>
        <w:tc>
          <w:tcPr>
            <w:tcW w:w="1080" w:type="dxa"/>
            <w:vAlign w:val="bottom"/>
          </w:tcPr>
          <w:p w14:paraId="7937FDD1"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236" w:type="dxa"/>
          </w:tcPr>
          <w:p w14:paraId="741135BB"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3473C0C" w14:textId="77777777" w:rsidR="006C19A3" w:rsidRPr="00BD0CED" w:rsidRDefault="006C19A3">
            <w:pPr>
              <w:pStyle w:val="acctfourfigures"/>
              <w:tabs>
                <w:tab w:val="clear" w:pos="765"/>
                <w:tab w:val="decimal" w:pos="658"/>
              </w:tabs>
              <w:spacing w:line="220" w:lineRule="exact"/>
              <w:ind w:left="-135" w:right="-108"/>
              <w:rPr>
                <w:rFonts w:cs="Times New Roman"/>
                <w:bCs/>
                <w:sz w:val="18"/>
                <w:szCs w:val="18"/>
                <w:rtl/>
                <w:cs/>
              </w:rPr>
            </w:pPr>
          </w:p>
        </w:tc>
        <w:tc>
          <w:tcPr>
            <w:tcW w:w="270" w:type="dxa"/>
          </w:tcPr>
          <w:p w14:paraId="6ED76E99"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59BAE668" w14:textId="77777777" w:rsidR="006C19A3" w:rsidRPr="00BD0CED" w:rsidRDefault="006C19A3">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72260350"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375A049B"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p>
        </w:tc>
        <w:tc>
          <w:tcPr>
            <w:tcW w:w="236" w:type="dxa"/>
          </w:tcPr>
          <w:p w14:paraId="136F818F"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37C9F6DC"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p>
        </w:tc>
        <w:tc>
          <w:tcPr>
            <w:tcW w:w="270" w:type="dxa"/>
          </w:tcPr>
          <w:p w14:paraId="5A101A55"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tl/>
                <w:cs/>
              </w:rPr>
            </w:pPr>
          </w:p>
        </w:tc>
        <w:tc>
          <w:tcPr>
            <w:tcW w:w="1080" w:type="dxa"/>
          </w:tcPr>
          <w:p w14:paraId="36CF0280" w14:textId="77777777" w:rsidR="006C19A3" w:rsidRPr="00BD0CED" w:rsidRDefault="006C19A3">
            <w:pPr>
              <w:tabs>
                <w:tab w:val="decimal" w:pos="795"/>
              </w:tabs>
              <w:spacing w:line="220" w:lineRule="exact"/>
              <w:ind w:left="-14" w:right="-180"/>
              <w:rPr>
                <w:rFonts w:cs="Times New Roman"/>
                <w:bCs/>
                <w:sz w:val="18"/>
                <w:szCs w:val="18"/>
              </w:rPr>
            </w:pPr>
          </w:p>
        </w:tc>
        <w:tc>
          <w:tcPr>
            <w:tcW w:w="236" w:type="dxa"/>
          </w:tcPr>
          <w:p w14:paraId="3E9FB740"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1045E86C" w14:textId="77777777" w:rsidR="006C19A3" w:rsidRPr="00BD0CED" w:rsidRDefault="006C19A3">
            <w:pPr>
              <w:pStyle w:val="acctfourfigures"/>
              <w:tabs>
                <w:tab w:val="clear" w:pos="765"/>
              </w:tabs>
              <w:spacing w:line="220" w:lineRule="exact"/>
              <w:ind w:left="-135" w:right="-108"/>
              <w:rPr>
                <w:rFonts w:cs="Times New Roman"/>
                <w:bCs/>
                <w:sz w:val="18"/>
                <w:szCs w:val="18"/>
              </w:rPr>
            </w:pPr>
          </w:p>
        </w:tc>
        <w:tc>
          <w:tcPr>
            <w:tcW w:w="270" w:type="dxa"/>
          </w:tcPr>
          <w:p w14:paraId="64F2265D"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Pr>
            </w:pPr>
          </w:p>
        </w:tc>
        <w:tc>
          <w:tcPr>
            <w:tcW w:w="1080" w:type="dxa"/>
          </w:tcPr>
          <w:p w14:paraId="38B6A14A" w14:textId="77777777" w:rsidR="006C19A3" w:rsidRPr="00BD0CED" w:rsidRDefault="006C19A3">
            <w:pPr>
              <w:pStyle w:val="acctfourfigures"/>
              <w:tabs>
                <w:tab w:val="clear" w:pos="765"/>
                <w:tab w:val="decimal" w:pos="878"/>
              </w:tabs>
              <w:spacing w:line="220" w:lineRule="exact"/>
              <w:ind w:left="-14" w:right="-180"/>
              <w:rPr>
                <w:rFonts w:cs="Times New Roman"/>
                <w:bCs/>
                <w:sz w:val="18"/>
                <w:szCs w:val="18"/>
              </w:rPr>
            </w:pPr>
          </w:p>
        </w:tc>
        <w:tc>
          <w:tcPr>
            <w:tcW w:w="243" w:type="dxa"/>
            <w:gridSpan w:val="2"/>
          </w:tcPr>
          <w:p w14:paraId="5156761D"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Pr>
            </w:pPr>
          </w:p>
        </w:tc>
        <w:tc>
          <w:tcPr>
            <w:tcW w:w="1107" w:type="dxa"/>
          </w:tcPr>
          <w:p w14:paraId="7CFE1564" w14:textId="77777777" w:rsidR="006C19A3" w:rsidRPr="00BD0CED" w:rsidRDefault="006C19A3">
            <w:pPr>
              <w:pStyle w:val="acctfourfigures"/>
              <w:tabs>
                <w:tab w:val="clear" w:pos="765"/>
                <w:tab w:val="decimal" w:pos="822"/>
                <w:tab w:val="decimal" w:pos="970"/>
              </w:tabs>
              <w:spacing w:line="220" w:lineRule="exact"/>
              <w:ind w:left="-117" w:right="-90"/>
              <w:rPr>
                <w:rFonts w:cs="Times New Roman"/>
                <w:bCs/>
                <w:sz w:val="18"/>
                <w:szCs w:val="18"/>
              </w:rPr>
            </w:pPr>
          </w:p>
        </w:tc>
      </w:tr>
      <w:tr w:rsidR="006C19A3" w:rsidRPr="00AB5DFA" w14:paraId="2165A857" w14:textId="77777777">
        <w:trPr>
          <w:cantSplit/>
        </w:trPr>
        <w:tc>
          <w:tcPr>
            <w:tcW w:w="2880" w:type="dxa"/>
            <w:vAlign w:val="bottom"/>
          </w:tcPr>
          <w:p w14:paraId="7F73FEFF" w14:textId="77777777" w:rsidR="006C19A3" w:rsidRPr="00BD0CED" w:rsidRDefault="006C19A3">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Deposits</w:t>
            </w:r>
          </w:p>
        </w:tc>
        <w:tc>
          <w:tcPr>
            <w:tcW w:w="450" w:type="dxa"/>
            <w:vAlign w:val="bottom"/>
          </w:tcPr>
          <w:p w14:paraId="200A6AEF" w14:textId="77777777" w:rsidR="006C19A3" w:rsidRPr="00BD0CED" w:rsidRDefault="006C19A3">
            <w:pPr>
              <w:spacing w:line="220" w:lineRule="exact"/>
              <w:ind w:left="-472" w:right="-462"/>
              <w:jc w:val="center"/>
              <w:rPr>
                <w:rFonts w:cs="Times New Roman"/>
                <w:i/>
                <w:iCs/>
                <w:sz w:val="18"/>
                <w:szCs w:val="18"/>
              </w:rPr>
            </w:pPr>
            <w:r w:rsidRPr="00BD0CED">
              <w:rPr>
                <w:rFonts w:cs="Times New Roman"/>
                <w:i/>
                <w:iCs/>
                <w:sz w:val="18"/>
                <w:szCs w:val="18"/>
              </w:rPr>
              <w:t>19</w:t>
            </w:r>
          </w:p>
        </w:tc>
        <w:tc>
          <w:tcPr>
            <w:tcW w:w="1080" w:type="dxa"/>
          </w:tcPr>
          <w:p w14:paraId="4AB514B0"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val="en-US"/>
              </w:rPr>
              <w:t>-</w:t>
            </w:r>
          </w:p>
        </w:tc>
        <w:tc>
          <w:tcPr>
            <w:tcW w:w="236" w:type="dxa"/>
          </w:tcPr>
          <w:p w14:paraId="1FE770D1" w14:textId="77777777" w:rsidR="006C19A3" w:rsidRPr="00BD0CED" w:rsidRDefault="006C19A3">
            <w:pPr>
              <w:tabs>
                <w:tab w:val="decimal" w:pos="880"/>
              </w:tabs>
              <w:spacing w:line="220" w:lineRule="exact"/>
              <w:ind w:left="-14" w:right="-180"/>
              <w:rPr>
                <w:rFonts w:cs="Times New Roman"/>
                <w:bCs/>
                <w:sz w:val="18"/>
                <w:szCs w:val="18"/>
                <w:rtl/>
                <w:cs/>
              </w:rPr>
            </w:pPr>
          </w:p>
        </w:tc>
        <w:tc>
          <w:tcPr>
            <w:tcW w:w="1024" w:type="dxa"/>
          </w:tcPr>
          <w:p w14:paraId="0CDFC357" w14:textId="77777777" w:rsidR="006C19A3" w:rsidRPr="00BD0CED" w:rsidRDefault="006C19A3">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7F55AA08" w14:textId="77777777" w:rsidR="006C19A3" w:rsidRPr="00BD0CED" w:rsidRDefault="006C19A3">
            <w:pPr>
              <w:tabs>
                <w:tab w:val="decimal" w:pos="880"/>
              </w:tabs>
              <w:spacing w:line="220" w:lineRule="exact"/>
              <w:ind w:left="-14" w:right="-180"/>
              <w:rPr>
                <w:rFonts w:cs="Times New Roman"/>
                <w:bCs/>
                <w:sz w:val="18"/>
                <w:szCs w:val="18"/>
                <w:lang w:val="en-US"/>
              </w:rPr>
            </w:pPr>
          </w:p>
        </w:tc>
        <w:tc>
          <w:tcPr>
            <w:tcW w:w="990" w:type="dxa"/>
            <w:vAlign w:val="bottom"/>
          </w:tcPr>
          <w:p w14:paraId="1468F569" w14:textId="77777777" w:rsidR="006C19A3" w:rsidRPr="00BD0CED" w:rsidRDefault="006C19A3">
            <w:pPr>
              <w:tabs>
                <w:tab w:val="decimal" w:pos="795"/>
              </w:tabs>
              <w:spacing w:line="220" w:lineRule="exact"/>
              <w:ind w:left="-135" w:right="-108"/>
              <w:rPr>
                <w:rFonts w:cs="Times New Roman"/>
                <w:bCs/>
                <w:sz w:val="18"/>
                <w:szCs w:val="18"/>
                <w:rtl/>
                <w:cs/>
                <w:lang w:bidi="th-TH"/>
              </w:rPr>
            </w:pPr>
            <w:r w:rsidRPr="00BD0CED">
              <w:rPr>
                <w:rFonts w:cs="Times New Roman"/>
                <w:bCs/>
                <w:sz w:val="18"/>
                <w:szCs w:val="18"/>
                <w:lang w:val="en-US"/>
              </w:rPr>
              <w:t>-</w:t>
            </w:r>
          </w:p>
        </w:tc>
        <w:tc>
          <w:tcPr>
            <w:tcW w:w="236" w:type="dxa"/>
            <w:vAlign w:val="bottom"/>
          </w:tcPr>
          <w:p w14:paraId="199B8467" w14:textId="77777777" w:rsidR="006C19A3" w:rsidRPr="00BD0CED" w:rsidRDefault="006C19A3">
            <w:pPr>
              <w:tabs>
                <w:tab w:val="decimal" w:pos="880"/>
              </w:tabs>
              <w:spacing w:line="220" w:lineRule="exact"/>
              <w:ind w:left="-14" w:right="-180"/>
              <w:rPr>
                <w:rFonts w:cs="Times New Roman"/>
                <w:bCs/>
                <w:sz w:val="18"/>
                <w:szCs w:val="18"/>
                <w:rtl/>
                <w:cs/>
              </w:rPr>
            </w:pPr>
          </w:p>
        </w:tc>
        <w:tc>
          <w:tcPr>
            <w:tcW w:w="1114" w:type="dxa"/>
            <w:vAlign w:val="bottom"/>
          </w:tcPr>
          <w:p w14:paraId="7E33334A"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132,599,489</w:t>
            </w:r>
          </w:p>
        </w:tc>
        <w:tc>
          <w:tcPr>
            <w:tcW w:w="236" w:type="dxa"/>
          </w:tcPr>
          <w:p w14:paraId="0D438FDA" w14:textId="77777777" w:rsidR="006C19A3" w:rsidRPr="00BD0CED" w:rsidRDefault="006C19A3">
            <w:pPr>
              <w:tabs>
                <w:tab w:val="decimal" w:pos="880"/>
              </w:tabs>
              <w:spacing w:line="220" w:lineRule="exact"/>
              <w:ind w:left="-14" w:right="-180"/>
              <w:rPr>
                <w:rFonts w:cs="Times New Roman"/>
                <w:bCs/>
                <w:sz w:val="18"/>
                <w:szCs w:val="18"/>
                <w:rtl/>
                <w:cs/>
              </w:rPr>
            </w:pPr>
          </w:p>
        </w:tc>
        <w:tc>
          <w:tcPr>
            <w:tcW w:w="1114" w:type="dxa"/>
            <w:vAlign w:val="bottom"/>
          </w:tcPr>
          <w:p w14:paraId="73F25C4F"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132,599,489</w:t>
            </w:r>
          </w:p>
        </w:tc>
        <w:tc>
          <w:tcPr>
            <w:tcW w:w="270" w:type="dxa"/>
          </w:tcPr>
          <w:p w14:paraId="33CC32CB" w14:textId="77777777" w:rsidR="006C19A3" w:rsidRPr="00BD0CED" w:rsidRDefault="006C19A3">
            <w:pPr>
              <w:tabs>
                <w:tab w:val="decimal" w:pos="880"/>
              </w:tabs>
              <w:spacing w:line="220" w:lineRule="exact"/>
              <w:ind w:left="-14" w:right="-180"/>
              <w:rPr>
                <w:rFonts w:cs="Times New Roman"/>
                <w:bCs/>
                <w:sz w:val="18"/>
                <w:szCs w:val="18"/>
                <w:rtl/>
                <w:cs/>
              </w:rPr>
            </w:pPr>
          </w:p>
        </w:tc>
        <w:tc>
          <w:tcPr>
            <w:tcW w:w="1080" w:type="dxa"/>
          </w:tcPr>
          <w:p w14:paraId="3BC56565" w14:textId="77777777" w:rsidR="006C19A3" w:rsidRPr="00BD0CED" w:rsidRDefault="006C19A3">
            <w:pPr>
              <w:tabs>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1ECFB0C1" w14:textId="77777777" w:rsidR="006C19A3" w:rsidRPr="00BD0CED" w:rsidRDefault="006C19A3">
            <w:pPr>
              <w:pStyle w:val="acctfourfigures"/>
              <w:tabs>
                <w:tab w:val="clear" w:pos="765"/>
                <w:tab w:val="decimal" w:pos="1003"/>
              </w:tabs>
              <w:spacing w:line="220" w:lineRule="exact"/>
              <w:ind w:left="-14" w:right="-180"/>
              <w:rPr>
                <w:rFonts w:cs="Times New Roman"/>
                <w:bCs/>
                <w:sz w:val="18"/>
                <w:szCs w:val="18"/>
                <w:rtl/>
                <w:cs/>
              </w:rPr>
            </w:pPr>
          </w:p>
        </w:tc>
        <w:tc>
          <w:tcPr>
            <w:tcW w:w="1114" w:type="dxa"/>
            <w:vAlign w:val="bottom"/>
          </w:tcPr>
          <w:p w14:paraId="20BCA685" w14:textId="77777777" w:rsidR="006C19A3" w:rsidRPr="00BD0CED" w:rsidRDefault="006C19A3">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133,161,978</w:t>
            </w:r>
          </w:p>
        </w:tc>
        <w:tc>
          <w:tcPr>
            <w:tcW w:w="270" w:type="dxa"/>
          </w:tcPr>
          <w:p w14:paraId="004CFDF5" w14:textId="77777777" w:rsidR="006C19A3" w:rsidRPr="00BD0CED" w:rsidRDefault="006C19A3">
            <w:pPr>
              <w:tabs>
                <w:tab w:val="decimal" w:pos="880"/>
              </w:tabs>
              <w:spacing w:line="220" w:lineRule="exact"/>
              <w:ind w:left="-14" w:right="-180"/>
              <w:rPr>
                <w:rFonts w:cs="Times New Roman"/>
                <w:bCs/>
                <w:sz w:val="18"/>
                <w:szCs w:val="18"/>
              </w:rPr>
            </w:pPr>
          </w:p>
        </w:tc>
        <w:tc>
          <w:tcPr>
            <w:tcW w:w="1080" w:type="dxa"/>
          </w:tcPr>
          <w:p w14:paraId="24B757FA" w14:textId="77777777" w:rsidR="006C19A3" w:rsidRPr="00BD0CED" w:rsidRDefault="006C19A3">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w:t>
            </w:r>
          </w:p>
        </w:tc>
        <w:tc>
          <w:tcPr>
            <w:tcW w:w="243" w:type="dxa"/>
            <w:gridSpan w:val="2"/>
          </w:tcPr>
          <w:p w14:paraId="28B6DF99" w14:textId="77777777" w:rsidR="006C19A3" w:rsidRPr="00BD0CED" w:rsidRDefault="006C19A3">
            <w:pPr>
              <w:tabs>
                <w:tab w:val="decimal" w:pos="880"/>
              </w:tabs>
              <w:spacing w:line="220" w:lineRule="exact"/>
              <w:ind w:left="-14" w:right="-180"/>
              <w:rPr>
                <w:rFonts w:cs="Times New Roman"/>
                <w:bCs/>
                <w:sz w:val="18"/>
                <w:szCs w:val="18"/>
              </w:rPr>
            </w:pPr>
          </w:p>
        </w:tc>
        <w:tc>
          <w:tcPr>
            <w:tcW w:w="1107" w:type="dxa"/>
            <w:vAlign w:val="bottom"/>
          </w:tcPr>
          <w:p w14:paraId="0AACC747" w14:textId="77777777" w:rsidR="006C19A3" w:rsidRPr="00BD0CED" w:rsidRDefault="006C19A3">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133,161,978</w:t>
            </w:r>
          </w:p>
        </w:tc>
      </w:tr>
      <w:tr w:rsidR="006C19A3" w:rsidRPr="00AB5DFA" w14:paraId="77A85EC1" w14:textId="77777777">
        <w:trPr>
          <w:cantSplit/>
        </w:trPr>
        <w:tc>
          <w:tcPr>
            <w:tcW w:w="2880" w:type="dxa"/>
            <w:vAlign w:val="bottom"/>
          </w:tcPr>
          <w:p w14:paraId="53F7D843" w14:textId="77777777" w:rsidR="006C19A3" w:rsidRPr="00BD0CED" w:rsidRDefault="006C19A3">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Interbank</w:t>
            </w:r>
            <w:r w:rsidRPr="00BD0CED">
              <w:rPr>
                <w:rFonts w:cs="Times New Roman"/>
                <w:sz w:val="18"/>
                <w:szCs w:val="18"/>
                <w:cs/>
                <w:lang w:bidi="th-TH"/>
              </w:rPr>
              <w:t xml:space="preserve"> </w:t>
            </w:r>
            <w:r w:rsidRPr="00BD0CED">
              <w:rPr>
                <w:rFonts w:cs="Times New Roman"/>
                <w:sz w:val="18"/>
                <w:szCs w:val="18"/>
                <w:lang w:bidi="th-TH"/>
              </w:rPr>
              <w:t>and</w:t>
            </w:r>
            <w:r w:rsidRPr="00BD0CED">
              <w:rPr>
                <w:rFonts w:cs="Times New Roman"/>
                <w:sz w:val="18"/>
                <w:szCs w:val="18"/>
                <w:cs/>
                <w:lang w:bidi="th-TH"/>
              </w:rPr>
              <w:t xml:space="preserve"> </w:t>
            </w:r>
            <w:r w:rsidRPr="00BD0CED">
              <w:rPr>
                <w:rFonts w:cs="Times New Roman"/>
                <w:sz w:val="18"/>
                <w:szCs w:val="18"/>
                <w:lang w:bidi="th-TH"/>
              </w:rPr>
              <w:t>money</w:t>
            </w:r>
            <w:r w:rsidRPr="00BD0CED">
              <w:rPr>
                <w:rFonts w:cs="Times New Roman"/>
                <w:sz w:val="18"/>
                <w:szCs w:val="18"/>
                <w:cs/>
                <w:lang w:bidi="th-TH"/>
              </w:rPr>
              <w:t xml:space="preserve"> </w:t>
            </w:r>
            <w:r w:rsidRPr="00BD0CED">
              <w:rPr>
                <w:rFonts w:cs="Times New Roman"/>
                <w:sz w:val="18"/>
                <w:szCs w:val="18"/>
                <w:lang w:bidi="th-TH"/>
              </w:rPr>
              <w:t>market</w:t>
            </w:r>
            <w:r w:rsidRPr="00BD0CED">
              <w:rPr>
                <w:rFonts w:cs="Times New Roman"/>
                <w:sz w:val="18"/>
                <w:szCs w:val="18"/>
                <w:cs/>
                <w:lang w:bidi="th-TH"/>
              </w:rPr>
              <w:t xml:space="preserve"> </w:t>
            </w:r>
            <w:r w:rsidRPr="00BD0CED">
              <w:rPr>
                <w:rFonts w:cs="Times New Roman"/>
                <w:sz w:val="18"/>
                <w:szCs w:val="18"/>
                <w:lang w:bidi="th-TH"/>
              </w:rPr>
              <w:t>items</w:t>
            </w:r>
          </w:p>
        </w:tc>
        <w:tc>
          <w:tcPr>
            <w:tcW w:w="450" w:type="dxa"/>
            <w:vAlign w:val="bottom"/>
          </w:tcPr>
          <w:p w14:paraId="66306731" w14:textId="77777777" w:rsidR="006C19A3" w:rsidRPr="00BD0CED" w:rsidRDefault="006C19A3">
            <w:pPr>
              <w:spacing w:line="220" w:lineRule="exact"/>
              <w:ind w:left="-472" w:right="-462"/>
              <w:jc w:val="center"/>
              <w:rPr>
                <w:rFonts w:cs="Times New Roman"/>
                <w:i/>
                <w:iCs/>
                <w:sz w:val="18"/>
                <w:szCs w:val="18"/>
              </w:rPr>
            </w:pPr>
            <w:r w:rsidRPr="00BD0CED">
              <w:rPr>
                <w:rFonts w:cs="Times New Roman"/>
                <w:i/>
                <w:iCs/>
                <w:sz w:val="18"/>
                <w:szCs w:val="18"/>
              </w:rPr>
              <w:t>20</w:t>
            </w:r>
          </w:p>
        </w:tc>
        <w:tc>
          <w:tcPr>
            <w:tcW w:w="1080" w:type="dxa"/>
          </w:tcPr>
          <w:p w14:paraId="69F3AF5F" w14:textId="77777777" w:rsidR="006C19A3" w:rsidRPr="00BD0CED" w:rsidRDefault="006C19A3">
            <w:pPr>
              <w:pStyle w:val="acctfourfigures"/>
              <w:tabs>
                <w:tab w:val="clear" w:pos="765"/>
                <w:tab w:val="decimal" w:pos="880"/>
              </w:tabs>
              <w:spacing w:line="220" w:lineRule="exact"/>
              <w:ind w:right="-180"/>
              <w:rPr>
                <w:rFonts w:cs="Times New Roman"/>
                <w:bCs/>
                <w:sz w:val="18"/>
                <w:szCs w:val="18"/>
              </w:rPr>
            </w:pPr>
            <w:r w:rsidRPr="00BD0CED">
              <w:rPr>
                <w:rFonts w:cs="Times New Roman"/>
                <w:bCs/>
                <w:sz w:val="18"/>
                <w:szCs w:val="18"/>
                <w:lang w:val="en-US"/>
              </w:rPr>
              <w:t>-</w:t>
            </w:r>
          </w:p>
        </w:tc>
        <w:tc>
          <w:tcPr>
            <w:tcW w:w="236" w:type="dxa"/>
          </w:tcPr>
          <w:p w14:paraId="449BB0EB" w14:textId="77777777" w:rsidR="006C19A3" w:rsidRPr="00BD0CED" w:rsidRDefault="006C19A3">
            <w:pPr>
              <w:tabs>
                <w:tab w:val="decimal" w:pos="880"/>
              </w:tabs>
              <w:spacing w:line="220" w:lineRule="exact"/>
              <w:ind w:left="-14" w:right="-180"/>
              <w:rPr>
                <w:rFonts w:cs="Times New Roman"/>
                <w:bCs/>
                <w:sz w:val="18"/>
                <w:szCs w:val="18"/>
                <w:rtl/>
                <w:cs/>
                <w:lang w:bidi="th-TH"/>
              </w:rPr>
            </w:pPr>
          </w:p>
        </w:tc>
        <w:tc>
          <w:tcPr>
            <w:tcW w:w="1024" w:type="dxa"/>
          </w:tcPr>
          <w:p w14:paraId="23DF064F" w14:textId="77777777" w:rsidR="006C19A3" w:rsidRPr="00BD0CED" w:rsidRDefault="006C19A3">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3E01BD7F" w14:textId="77777777" w:rsidR="006C19A3" w:rsidRPr="00BD0CED" w:rsidRDefault="006C19A3">
            <w:pPr>
              <w:tabs>
                <w:tab w:val="decimal" w:pos="880"/>
              </w:tabs>
              <w:spacing w:line="220" w:lineRule="exact"/>
              <w:ind w:left="-14" w:right="-180"/>
              <w:rPr>
                <w:rFonts w:cs="Times New Roman"/>
                <w:bCs/>
                <w:sz w:val="18"/>
                <w:szCs w:val="18"/>
                <w:lang w:val="en-US"/>
              </w:rPr>
            </w:pPr>
          </w:p>
        </w:tc>
        <w:tc>
          <w:tcPr>
            <w:tcW w:w="990" w:type="dxa"/>
            <w:vAlign w:val="bottom"/>
          </w:tcPr>
          <w:p w14:paraId="63CF7ED6" w14:textId="77777777" w:rsidR="006C19A3" w:rsidRPr="00BD0CED" w:rsidRDefault="006C19A3">
            <w:pPr>
              <w:tabs>
                <w:tab w:val="decimal" w:pos="795"/>
              </w:tabs>
              <w:spacing w:line="220" w:lineRule="exact"/>
              <w:ind w:left="-135" w:right="-108"/>
              <w:rPr>
                <w:rFonts w:cs="Times New Roman"/>
                <w:bCs/>
                <w:sz w:val="18"/>
                <w:szCs w:val="18"/>
                <w:rtl/>
                <w:cs/>
                <w:lang w:bidi="th-TH"/>
              </w:rPr>
            </w:pPr>
            <w:r w:rsidRPr="00BD0CED">
              <w:rPr>
                <w:rFonts w:cs="Times New Roman"/>
                <w:bCs/>
                <w:sz w:val="18"/>
                <w:szCs w:val="18"/>
                <w:lang w:val="en-US"/>
              </w:rPr>
              <w:t>-</w:t>
            </w:r>
          </w:p>
        </w:tc>
        <w:tc>
          <w:tcPr>
            <w:tcW w:w="236" w:type="dxa"/>
            <w:vAlign w:val="bottom"/>
          </w:tcPr>
          <w:p w14:paraId="2A41BF72" w14:textId="77777777" w:rsidR="006C19A3" w:rsidRPr="00BD0CED" w:rsidRDefault="006C19A3">
            <w:pPr>
              <w:tabs>
                <w:tab w:val="decimal" w:pos="880"/>
              </w:tabs>
              <w:spacing w:line="220" w:lineRule="exact"/>
              <w:ind w:left="-14" w:right="-180"/>
              <w:rPr>
                <w:rFonts w:cs="Times New Roman"/>
                <w:bCs/>
                <w:sz w:val="18"/>
                <w:szCs w:val="18"/>
                <w:rtl/>
                <w:cs/>
                <w:lang w:bidi="th-TH"/>
              </w:rPr>
            </w:pPr>
          </w:p>
        </w:tc>
        <w:tc>
          <w:tcPr>
            <w:tcW w:w="1114" w:type="dxa"/>
            <w:vAlign w:val="bottom"/>
          </w:tcPr>
          <w:p w14:paraId="375A3AE0"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20,257,742</w:t>
            </w:r>
          </w:p>
        </w:tc>
        <w:tc>
          <w:tcPr>
            <w:tcW w:w="236" w:type="dxa"/>
          </w:tcPr>
          <w:p w14:paraId="1B9181A3" w14:textId="77777777" w:rsidR="006C19A3" w:rsidRPr="00BD0CED" w:rsidRDefault="006C19A3">
            <w:pPr>
              <w:tabs>
                <w:tab w:val="decimal" w:pos="880"/>
              </w:tabs>
              <w:spacing w:line="220" w:lineRule="exact"/>
              <w:ind w:left="-14" w:right="-180"/>
              <w:rPr>
                <w:rFonts w:cs="Times New Roman"/>
                <w:bCs/>
                <w:sz w:val="18"/>
                <w:szCs w:val="18"/>
                <w:rtl/>
                <w:cs/>
              </w:rPr>
            </w:pPr>
          </w:p>
        </w:tc>
        <w:tc>
          <w:tcPr>
            <w:tcW w:w="1114" w:type="dxa"/>
            <w:vAlign w:val="bottom"/>
          </w:tcPr>
          <w:p w14:paraId="38271106"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20,257,742</w:t>
            </w:r>
          </w:p>
        </w:tc>
        <w:tc>
          <w:tcPr>
            <w:tcW w:w="270" w:type="dxa"/>
          </w:tcPr>
          <w:p w14:paraId="4DC4DF9B" w14:textId="77777777" w:rsidR="006C19A3" w:rsidRPr="00BD0CED" w:rsidRDefault="006C19A3">
            <w:pPr>
              <w:tabs>
                <w:tab w:val="decimal" w:pos="880"/>
              </w:tabs>
              <w:spacing w:line="220" w:lineRule="exact"/>
              <w:ind w:left="-14" w:right="-180"/>
              <w:rPr>
                <w:rFonts w:cs="Times New Roman"/>
                <w:bCs/>
                <w:sz w:val="18"/>
                <w:szCs w:val="18"/>
                <w:rtl/>
                <w:cs/>
              </w:rPr>
            </w:pPr>
          </w:p>
        </w:tc>
        <w:tc>
          <w:tcPr>
            <w:tcW w:w="1080" w:type="dxa"/>
          </w:tcPr>
          <w:p w14:paraId="14C321A4" w14:textId="77777777" w:rsidR="006C19A3" w:rsidRPr="00BD0CED" w:rsidRDefault="006C19A3">
            <w:pPr>
              <w:pStyle w:val="acctfourfigures"/>
              <w:tabs>
                <w:tab w:val="clear" w:pos="765"/>
                <w:tab w:val="decimal" w:pos="795"/>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1CEE4C60" w14:textId="77777777" w:rsidR="006C19A3" w:rsidRPr="00BD0CED" w:rsidRDefault="006C19A3">
            <w:pPr>
              <w:pStyle w:val="acctfourfigures"/>
              <w:tabs>
                <w:tab w:val="clear" w:pos="765"/>
                <w:tab w:val="decimal" w:pos="1003"/>
              </w:tabs>
              <w:spacing w:line="220" w:lineRule="exact"/>
              <w:ind w:left="-14" w:right="-180"/>
              <w:rPr>
                <w:rFonts w:cs="Times New Roman"/>
                <w:bCs/>
                <w:sz w:val="18"/>
                <w:szCs w:val="18"/>
                <w:rtl/>
                <w:cs/>
              </w:rPr>
            </w:pPr>
          </w:p>
        </w:tc>
        <w:tc>
          <w:tcPr>
            <w:tcW w:w="1114" w:type="dxa"/>
            <w:vAlign w:val="bottom"/>
          </w:tcPr>
          <w:p w14:paraId="7CF4B066" w14:textId="77777777" w:rsidR="006C19A3" w:rsidRPr="00BD0CED" w:rsidRDefault="006C19A3">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20,253,487</w:t>
            </w:r>
          </w:p>
        </w:tc>
        <w:tc>
          <w:tcPr>
            <w:tcW w:w="270" w:type="dxa"/>
          </w:tcPr>
          <w:p w14:paraId="52203BBB" w14:textId="77777777" w:rsidR="006C19A3" w:rsidRPr="00BD0CED" w:rsidRDefault="006C19A3">
            <w:pPr>
              <w:tabs>
                <w:tab w:val="decimal" w:pos="880"/>
              </w:tabs>
              <w:spacing w:line="220" w:lineRule="exact"/>
              <w:ind w:left="-14" w:right="-180"/>
              <w:rPr>
                <w:rFonts w:cs="Times New Roman"/>
                <w:bCs/>
                <w:sz w:val="18"/>
                <w:szCs w:val="18"/>
              </w:rPr>
            </w:pPr>
          </w:p>
        </w:tc>
        <w:tc>
          <w:tcPr>
            <w:tcW w:w="1080" w:type="dxa"/>
          </w:tcPr>
          <w:p w14:paraId="39A04662" w14:textId="77777777" w:rsidR="006C19A3" w:rsidRPr="00BD0CED" w:rsidRDefault="006C19A3">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w:t>
            </w:r>
          </w:p>
        </w:tc>
        <w:tc>
          <w:tcPr>
            <w:tcW w:w="243" w:type="dxa"/>
            <w:gridSpan w:val="2"/>
          </w:tcPr>
          <w:p w14:paraId="54B8E216" w14:textId="77777777" w:rsidR="006C19A3" w:rsidRPr="00BD0CED" w:rsidRDefault="006C19A3">
            <w:pPr>
              <w:tabs>
                <w:tab w:val="decimal" w:pos="880"/>
              </w:tabs>
              <w:spacing w:line="220" w:lineRule="exact"/>
              <w:ind w:left="-14" w:right="-180"/>
              <w:rPr>
                <w:rFonts w:cs="Times New Roman"/>
                <w:bCs/>
                <w:sz w:val="18"/>
                <w:szCs w:val="18"/>
              </w:rPr>
            </w:pPr>
          </w:p>
        </w:tc>
        <w:tc>
          <w:tcPr>
            <w:tcW w:w="1107" w:type="dxa"/>
            <w:vAlign w:val="bottom"/>
          </w:tcPr>
          <w:p w14:paraId="53C64094" w14:textId="77777777" w:rsidR="006C19A3" w:rsidRPr="00BD0CED" w:rsidRDefault="006C19A3">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rPr>
              <w:t>20,253,487</w:t>
            </w:r>
          </w:p>
        </w:tc>
      </w:tr>
      <w:tr w:rsidR="006C19A3" w:rsidRPr="00AB5DFA" w14:paraId="5E919867" w14:textId="77777777">
        <w:trPr>
          <w:cantSplit/>
          <w:trHeight w:val="173"/>
        </w:trPr>
        <w:tc>
          <w:tcPr>
            <w:tcW w:w="2880" w:type="dxa"/>
            <w:vAlign w:val="bottom"/>
          </w:tcPr>
          <w:p w14:paraId="11480F06" w14:textId="77777777" w:rsidR="006C19A3" w:rsidRPr="00BD0CED" w:rsidRDefault="006C19A3">
            <w:pPr>
              <w:tabs>
                <w:tab w:val="left" w:pos="250"/>
              </w:tabs>
              <w:spacing w:line="220" w:lineRule="exact"/>
              <w:ind w:left="-18" w:right="-270"/>
              <w:rPr>
                <w:rFonts w:cs="Times New Roman"/>
                <w:sz w:val="18"/>
                <w:szCs w:val="18"/>
              </w:rPr>
            </w:pPr>
            <w:r w:rsidRPr="00BD0CED">
              <w:rPr>
                <w:rFonts w:cs="Times New Roman"/>
                <w:sz w:val="18"/>
                <w:szCs w:val="18"/>
                <w:lang w:bidi="th-TH"/>
              </w:rPr>
              <w:t>Derivatives</w:t>
            </w:r>
          </w:p>
        </w:tc>
        <w:tc>
          <w:tcPr>
            <w:tcW w:w="450" w:type="dxa"/>
            <w:vAlign w:val="bottom"/>
          </w:tcPr>
          <w:p w14:paraId="147504DE" w14:textId="77777777" w:rsidR="006C19A3" w:rsidRPr="00BD0CED" w:rsidRDefault="006C19A3">
            <w:pPr>
              <w:spacing w:line="220" w:lineRule="exact"/>
              <w:ind w:left="-472" w:right="-462"/>
              <w:jc w:val="center"/>
              <w:rPr>
                <w:rFonts w:cs="Times New Roman"/>
                <w:i/>
                <w:iCs/>
                <w:sz w:val="18"/>
                <w:szCs w:val="18"/>
              </w:rPr>
            </w:pPr>
            <w:r w:rsidRPr="00BD0CED">
              <w:rPr>
                <w:rFonts w:cs="Times New Roman"/>
                <w:i/>
                <w:iCs/>
                <w:sz w:val="18"/>
                <w:szCs w:val="18"/>
              </w:rPr>
              <w:t>9</w:t>
            </w:r>
          </w:p>
        </w:tc>
        <w:tc>
          <w:tcPr>
            <w:tcW w:w="1080" w:type="dxa"/>
            <w:vAlign w:val="bottom"/>
          </w:tcPr>
          <w:p w14:paraId="68486827"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236" w:type="dxa"/>
          </w:tcPr>
          <w:p w14:paraId="3CD08027" w14:textId="77777777" w:rsidR="006C19A3" w:rsidRPr="00BD0CED" w:rsidRDefault="006C19A3">
            <w:pPr>
              <w:tabs>
                <w:tab w:val="decimal" w:pos="880"/>
              </w:tabs>
              <w:spacing w:line="220" w:lineRule="exact"/>
              <w:ind w:left="-14" w:right="-180"/>
              <w:rPr>
                <w:rFonts w:cs="Times New Roman"/>
                <w:bCs/>
                <w:sz w:val="18"/>
                <w:szCs w:val="18"/>
                <w:rtl/>
                <w:cs/>
              </w:rPr>
            </w:pPr>
          </w:p>
        </w:tc>
        <w:tc>
          <w:tcPr>
            <w:tcW w:w="1024" w:type="dxa"/>
          </w:tcPr>
          <w:p w14:paraId="25D125CC" w14:textId="77777777" w:rsidR="006C19A3" w:rsidRPr="00BD0CED" w:rsidRDefault="006C19A3">
            <w:pPr>
              <w:tabs>
                <w:tab w:val="decimal" w:pos="658"/>
              </w:tabs>
              <w:spacing w:line="220" w:lineRule="exact"/>
              <w:ind w:left="-135" w:right="-108"/>
              <w:rPr>
                <w:rFonts w:cs="Times New Roman"/>
                <w:bCs/>
                <w:sz w:val="18"/>
                <w:szCs w:val="18"/>
                <w:rtl/>
                <w:cs/>
              </w:rPr>
            </w:pPr>
          </w:p>
        </w:tc>
        <w:tc>
          <w:tcPr>
            <w:tcW w:w="270" w:type="dxa"/>
          </w:tcPr>
          <w:p w14:paraId="63A3BD7A" w14:textId="77777777" w:rsidR="006C19A3" w:rsidRPr="00BD0CED" w:rsidRDefault="006C19A3">
            <w:pPr>
              <w:tabs>
                <w:tab w:val="decimal" w:pos="880"/>
              </w:tabs>
              <w:spacing w:line="220" w:lineRule="exact"/>
              <w:ind w:left="-14" w:right="-180"/>
              <w:rPr>
                <w:rFonts w:cs="Times New Roman"/>
                <w:bCs/>
                <w:sz w:val="18"/>
                <w:szCs w:val="18"/>
                <w:rtl/>
                <w:cs/>
              </w:rPr>
            </w:pPr>
          </w:p>
        </w:tc>
        <w:tc>
          <w:tcPr>
            <w:tcW w:w="990" w:type="dxa"/>
          </w:tcPr>
          <w:p w14:paraId="1BA8DE45" w14:textId="77777777" w:rsidR="006C19A3" w:rsidRPr="00BD0CED" w:rsidRDefault="006C19A3">
            <w:pPr>
              <w:tabs>
                <w:tab w:val="decimal" w:pos="795"/>
              </w:tabs>
              <w:spacing w:line="220" w:lineRule="exact"/>
              <w:ind w:left="-135" w:right="-108"/>
              <w:rPr>
                <w:rFonts w:cs="Times New Roman"/>
                <w:bCs/>
                <w:sz w:val="18"/>
                <w:szCs w:val="18"/>
                <w:rtl/>
                <w:cs/>
              </w:rPr>
            </w:pPr>
          </w:p>
        </w:tc>
        <w:tc>
          <w:tcPr>
            <w:tcW w:w="236" w:type="dxa"/>
            <w:vAlign w:val="bottom"/>
          </w:tcPr>
          <w:p w14:paraId="3863B497" w14:textId="77777777" w:rsidR="006C19A3" w:rsidRPr="00BD0CED" w:rsidRDefault="006C19A3">
            <w:pPr>
              <w:tabs>
                <w:tab w:val="decimal" w:pos="880"/>
              </w:tabs>
              <w:spacing w:line="220" w:lineRule="exact"/>
              <w:ind w:left="-14" w:right="-180"/>
              <w:rPr>
                <w:rFonts w:cs="Times New Roman"/>
                <w:bCs/>
                <w:sz w:val="18"/>
                <w:szCs w:val="18"/>
                <w:rtl/>
                <w:cs/>
              </w:rPr>
            </w:pPr>
          </w:p>
        </w:tc>
        <w:tc>
          <w:tcPr>
            <w:tcW w:w="1114" w:type="dxa"/>
            <w:vAlign w:val="bottom"/>
          </w:tcPr>
          <w:p w14:paraId="6413CF2F"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p>
        </w:tc>
        <w:tc>
          <w:tcPr>
            <w:tcW w:w="236" w:type="dxa"/>
          </w:tcPr>
          <w:p w14:paraId="67001F1B"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114" w:type="dxa"/>
            <w:vAlign w:val="bottom"/>
          </w:tcPr>
          <w:p w14:paraId="0AB63145"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p>
        </w:tc>
        <w:tc>
          <w:tcPr>
            <w:tcW w:w="270" w:type="dxa"/>
          </w:tcPr>
          <w:p w14:paraId="0A8CCB1C"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080" w:type="dxa"/>
          </w:tcPr>
          <w:p w14:paraId="565896A3" w14:textId="77777777" w:rsidR="006C19A3" w:rsidRPr="00BD0CED" w:rsidRDefault="006C19A3">
            <w:pPr>
              <w:tabs>
                <w:tab w:val="decimal" w:pos="795"/>
              </w:tabs>
              <w:spacing w:line="220" w:lineRule="exact"/>
              <w:ind w:left="-14" w:right="-180"/>
              <w:rPr>
                <w:rFonts w:cs="Times New Roman"/>
                <w:bCs/>
                <w:sz w:val="18"/>
                <w:szCs w:val="18"/>
                <w:lang w:bidi="th-TH"/>
              </w:rPr>
            </w:pPr>
          </w:p>
        </w:tc>
        <w:tc>
          <w:tcPr>
            <w:tcW w:w="236" w:type="dxa"/>
          </w:tcPr>
          <w:p w14:paraId="1F97BE2A"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114" w:type="dxa"/>
          </w:tcPr>
          <w:p w14:paraId="1B6707A9" w14:textId="77777777" w:rsidR="006C19A3" w:rsidRPr="00BD0CED" w:rsidRDefault="006C19A3">
            <w:pPr>
              <w:pStyle w:val="acctfourfigures"/>
              <w:tabs>
                <w:tab w:val="clear" w:pos="765"/>
                <w:tab w:val="decimal" w:pos="907"/>
              </w:tabs>
              <w:spacing w:line="220" w:lineRule="exact"/>
              <w:ind w:left="-135" w:right="-108"/>
              <w:rPr>
                <w:rFonts w:cs="Times New Roman"/>
                <w:bCs/>
                <w:sz w:val="18"/>
                <w:szCs w:val="18"/>
              </w:rPr>
            </w:pPr>
          </w:p>
        </w:tc>
        <w:tc>
          <w:tcPr>
            <w:tcW w:w="270" w:type="dxa"/>
          </w:tcPr>
          <w:p w14:paraId="5A9D8CEC"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080" w:type="dxa"/>
          </w:tcPr>
          <w:p w14:paraId="69343238" w14:textId="77777777" w:rsidR="006C19A3" w:rsidRPr="00BD0CED" w:rsidRDefault="006C19A3">
            <w:pPr>
              <w:pStyle w:val="acctfourfigures"/>
              <w:tabs>
                <w:tab w:val="clear" w:pos="765"/>
                <w:tab w:val="decimal" w:pos="878"/>
              </w:tabs>
              <w:spacing w:line="220" w:lineRule="exact"/>
              <w:ind w:left="-14" w:right="-180"/>
              <w:rPr>
                <w:rFonts w:cs="Times New Roman"/>
                <w:bCs/>
                <w:sz w:val="18"/>
                <w:szCs w:val="18"/>
              </w:rPr>
            </w:pPr>
          </w:p>
        </w:tc>
        <w:tc>
          <w:tcPr>
            <w:tcW w:w="236" w:type="dxa"/>
          </w:tcPr>
          <w:p w14:paraId="12776B2F"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114" w:type="dxa"/>
            <w:gridSpan w:val="2"/>
          </w:tcPr>
          <w:p w14:paraId="0A579F94" w14:textId="77777777" w:rsidR="006C19A3" w:rsidRPr="00BD0CED" w:rsidRDefault="006C19A3">
            <w:pPr>
              <w:pStyle w:val="acctfourfigures"/>
              <w:tabs>
                <w:tab w:val="clear" w:pos="765"/>
                <w:tab w:val="decimal" w:pos="822"/>
              </w:tabs>
              <w:spacing w:line="220" w:lineRule="exact"/>
              <w:ind w:left="-117" w:right="-90"/>
              <w:rPr>
                <w:rFonts w:cs="Times New Roman"/>
                <w:bCs/>
                <w:sz w:val="18"/>
                <w:szCs w:val="18"/>
              </w:rPr>
            </w:pPr>
          </w:p>
        </w:tc>
      </w:tr>
      <w:tr w:rsidR="006C19A3" w:rsidRPr="00AB5DFA" w14:paraId="45E8C019" w14:textId="77777777">
        <w:trPr>
          <w:cantSplit/>
          <w:trHeight w:val="173"/>
        </w:trPr>
        <w:tc>
          <w:tcPr>
            <w:tcW w:w="2880" w:type="dxa"/>
          </w:tcPr>
          <w:p w14:paraId="129084A2" w14:textId="77777777" w:rsidR="006C19A3" w:rsidRPr="00BD0CED" w:rsidRDefault="006C19A3">
            <w:pPr>
              <w:tabs>
                <w:tab w:val="left" w:pos="167"/>
              </w:tabs>
              <w:spacing w:line="220" w:lineRule="exact"/>
              <w:ind w:left="-18" w:right="-270"/>
              <w:rPr>
                <w:rFonts w:cs="Times New Roman"/>
                <w:sz w:val="18"/>
                <w:szCs w:val="18"/>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Cross-currency interest rate</w:t>
            </w:r>
          </w:p>
        </w:tc>
        <w:tc>
          <w:tcPr>
            <w:tcW w:w="450" w:type="dxa"/>
            <w:vAlign w:val="bottom"/>
          </w:tcPr>
          <w:p w14:paraId="4D3CECD4" w14:textId="77777777" w:rsidR="006C19A3" w:rsidRPr="00F77D24" w:rsidRDefault="006C19A3">
            <w:pPr>
              <w:spacing w:line="220" w:lineRule="exact"/>
              <w:ind w:left="-472" w:right="-462"/>
              <w:jc w:val="center"/>
              <w:rPr>
                <w:rFonts w:cs="Times New Roman"/>
                <w:i/>
                <w:iCs/>
                <w:sz w:val="18"/>
                <w:szCs w:val="18"/>
              </w:rPr>
            </w:pPr>
          </w:p>
        </w:tc>
        <w:tc>
          <w:tcPr>
            <w:tcW w:w="1080" w:type="dxa"/>
            <w:vAlign w:val="bottom"/>
          </w:tcPr>
          <w:p w14:paraId="355660C6"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236" w:type="dxa"/>
          </w:tcPr>
          <w:p w14:paraId="4DCB6B03" w14:textId="77777777" w:rsidR="006C19A3" w:rsidRPr="00BD0CED" w:rsidRDefault="006C19A3">
            <w:pPr>
              <w:tabs>
                <w:tab w:val="decimal" w:pos="880"/>
              </w:tabs>
              <w:spacing w:line="220" w:lineRule="exact"/>
              <w:ind w:left="-14" w:right="-180"/>
              <w:rPr>
                <w:rFonts w:cs="Times New Roman"/>
                <w:bCs/>
                <w:sz w:val="18"/>
                <w:szCs w:val="18"/>
                <w:rtl/>
                <w:cs/>
              </w:rPr>
            </w:pPr>
          </w:p>
        </w:tc>
        <w:tc>
          <w:tcPr>
            <w:tcW w:w="1024" w:type="dxa"/>
          </w:tcPr>
          <w:p w14:paraId="0FD53F30" w14:textId="77777777" w:rsidR="006C19A3" w:rsidRPr="00BD0CED" w:rsidRDefault="006C19A3">
            <w:pPr>
              <w:tabs>
                <w:tab w:val="decimal" w:pos="658"/>
              </w:tabs>
              <w:spacing w:line="220" w:lineRule="exact"/>
              <w:ind w:left="-135" w:right="-108"/>
              <w:rPr>
                <w:rFonts w:cs="Times New Roman"/>
                <w:bCs/>
                <w:sz w:val="18"/>
                <w:szCs w:val="18"/>
                <w:rtl/>
                <w:cs/>
              </w:rPr>
            </w:pPr>
          </w:p>
        </w:tc>
        <w:tc>
          <w:tcPr>
            <w:tcW w:w="270" w:type="dxa"/>
          </w:tcPr>
          <w:p w14:paraId="02E5D9E6" w14:textId="77777777" w:rsidR="006C19A3" w:rsidRPr="00BD0CED" w:rsidRDefault="006C19A3">
            <w:pPr>
              <w:tabs>
                <w:tab w:val="decimal" w:pos="880"/>
              </w:tabs>
              <w:spacing w:line="220" w:lineRule="exact"/>
              <w:ind w:left="-14" w:right="-180"/>
              <w:rPr>
                <w:rFonts w:cs="Times New Roman"/>
                <w:bCs/>
                <w:sz w:val="18"/>
                <w:szCs w:val="18"/>
                <w:rtl/>
                <w:cs/>
              </w:rPr>
            </w:pPr>
          </w:p>
        </w:tc>
        <w:tc>
          <w:tcPr>
            <w:tcW w:w="990" w:type="dxa"/>
          </w:tcPr>
          <w:p w14:paraId="46E50EA4" w14:textId="77777777" w:rsidR="006C19A3" w:rsidRPr="00BD0CED" w:rsidRDefault="006C19A3">
            <w:pPr>
              <w:tabs>
                <w:tab w:val="decimal" w:pos="795"/>
              </w:tabs>
              <w:spacing w:line="220" w:lineRule="exact"/>
              <w:ind w:left="-135" w:right="-108"/>
              <w:rPr>
                <w:rFonts w:cs="Times New Roman"/>
                <w:bCs/>
                <w:sz w:val="18"/>
                <w:szCs w:val="18"/>
                <w:rtl/>
                <w:cs/>
              </w:rPr>
            </w:pPr>
          </w:p>
        </w:tc>
        <w:tc>
          <w:tcPr>
            <w:tcW w:w="236" w:type="dxa"/>
            <w:vAlign w:val="bottom"/>
          </w:tcPr>
          <w:p w14:paraId="5C6F8B5C" w14:textId="77777777" w:rsidR="006C19A3" w:rsidRPr="00BD0CED" w:rsidRDefault="006C19A3">
            <w:pPr>
              <w:tabs>
                <w:tab w:val="decimal" w:pos="880"/>
              </w:tabs>
              <w:spacing w:line="220" w:lineRule="exact"/>
              <w:ind w:left="-14" w:right="-180"/>
              <w:rPr>
                <w:rFonts w:cs="Times New Roman"/>
                <w:bCs/>
                <w:sz w:val="18"/>
                <w:szCs w:val="18"/>
                <w:rtl/>
                <w:cs/>
              </w:rPr>
            </w:pPr>
          </w:p>
        </w:tc>
        <w:tc>
          <w:tcPr>
            <w:tcW w:w="1114" w:type="dxa"/>
            <w:vAlign w:val="bottom"/>
          </w:tcPr>
          <w:p w14:paraId="3E423AD6"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p>
        </w:tc>
        <w:tc>
          <w:tcPr>
            <w:tcW w:w="236" w:type="dxa"/>
          </w:tcPr>
          <w:p w14:paraId="0DD80B99"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114" w:type="dxa"/>
            <w:vAlign w:val="bottom"/>
          </w:tcPr>
          <w:p w14:paraId="3441969E"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p>
        </w:tc>
        <w:tc>
          <w:tcPr>
            <w:tcW w:w="270" w:type="dxa"/>
          </w:tcPr>
          <w:p w14:paraId="533C016A"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080" w:type="dxa"/>
          </w:tcPr>
          <w:p w14:paraId="400F2D6E" w14:textId="77777777" w:rsidR="006C19A3" w:rsidRPr="00BD0CED" w:rsidRDefault="006C19A3">
            <w:pPr>
              <w:tabs>
                <w:tab w:val="decimal" w:pos="795"/>
              </w:tabs>
              <w:spacing w:line="220" w:lineRule="exact"/>
              <w:ind w:left="-14" w:right="-180"/>
              <w:rPr>
                <w:rFonts w:cs="Times New Roman"/>
                <w:bCs/>
                <w:sz w:val="18"/>
                <w:szCs w:val="18"/>
                <w:lang w:bidi="th-TH"/>
              </w:rPr>
            </w:pPr>
          </w:p>
        </w:tc>
        <w:tc>
          <w:tcPr>
            <w:tcW w:w="236" w:type="dxa"/>
          </w:tcPr>
          <w:p w14:paraId="214E9A59"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114" w:type="dxa"/>
          </w:tcPr>
          <w:p w14:paraId="5F840373" w14:textId="77777777" w:rsidR="006C19A3" w:rsidRPr="00BD0CED" w:rsidRDefault="006C19A3">
            <w:pPr>
              <w:pStyle w:val="acctfourfigures"/>
              <w:tabs>
                <w:tab w:val="clear" w:pos="765"/>
                <w:tab w:val="decimal" w:pos="907"/>
              </w:tabs>
              <w:spacing w:line="220" w:lineRule="exact"/>
              <w:ind w:left="-135" w:right="-108"/>
              <w:rPr>
                <w:rFonts w:cs="Times New Roman"/>
                <w:bCs/>
                <w:sz w:val="18"/>
                <w:szCs w:val="18"/>
              </w:rPr>
            </w:pPr>
          </w:p>
        </w:tc>
        <w:tc>
          <w:tcPr>
            <w:tcW w:w="270" w:type="dxa"/>
          </w:tcPr>
          <w:p w14:paraId="668538AE"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080" w:type="dxa"/>
          </w:tcPr>
          <w:p w14:paraId="1FDC4640" w14:textId="77777777" w:rsidR="006C19A3" w:rsidRPr="00BD0CED" w:rsidRDefault="006C19A3">
            <w:pPr>
              <w:pStyle w:val="acctfourfigures"/>
              <w:tabs>
                <w:tab w:val="clear" w:pos="765"/>
                <w:tab w:val="decimal" w:pos="878"/>
              </w:tabs>
              <w:spacing w:line="220" w:lineRule="exact"/>
              <w:ind w:left="-14" w:right="-180"/>
              <w:rPr>
                <w:rFonts w:cs="Times New Roman"/>
                <w:bCs/>
                <w:sz w:val="18"/>
                <w:szCs w:val="18"/>
              </w:rPr>
            </w:pPr>
          </w:p>
        </w:tc>
        <w:tc>
          <w:tcPr>
            <w:tcW w:w="236" w:type="dxa"/>
          </w:tcPr>
          <w:p w14:paraId="607FD353"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114" w:type="dxa"/>
            <w:gridSpan w:val="2"/>
          </w:tcPr>
          <w:p w14:paraId="22DAFB55" w14:textId="77777777" w:rsidR="006C19A3" w:rsidRPr="00BD0CED" w:rsidRDefault="006C19A3">
            <w:pPr>
              <w:pStyle w:val="acctfourfigures"/>
              <w:tabs>
                <w:tab w:val="clear" w:pos="765"/>
                <w:tab w:val="decimal" w:pos="822"/>
              </w:tabs>
              <w:spacing w:line="220" w:lineRule="exact"/>
              <w:ind w:left="-117" w:right="-90"/>
              <w:rPr>
                <w:rFonts w:cs="Times New Roman"/>
                <w:bCs/>
                <w:sz w:val="18"/>
                <w:szCs w:val="18"/>
              </w:rPr>
            </w:pPr>
          </w:p>
        </w:tc>
      </w:tr>
      <w:tr w:rsidR="006C19A3" w:rsidRPr="00AB5DFA" w14:paraId="2D39B4EE" w14:textId="77777777">
        <w:trPr>
          <w:cantSplit/>
          <w:trHeight w:val="173"/>
        </w:trPr>
        <w:tc>
          <w:tcPr>
            <w:tcW w:w="2880" w:type="dxa"/>
          </w:tcPr>
          <w:p w14:paraId="0D1E5F38" w14:textId="77777777" w:rsidR="006C19A3" w:rsidRPr="00BD0CED" w:rsidRDefault="006C19A3">
            <w:pPr>
              <w:tabs>
                <w:tab w:val="left" w:pos="250"/>
              </w:tabs>
              <w:spacing w:line="220" w:lineRule="exact"/>
              <w:ind w:left="-18" w:right="-270"/>
              <w:rPr>
                <w:rFonts w:cs="Times New Roman"/>
                <w:sz w:val="18"/>
                <w:szCs w:val="18"/>
              </w:rPr>
            </w:pPr>
            <w:r w:rsidRPr="00BD0CED">
              <w:rPr>
                <w:rFonts w:cs="Times New Roman"/>
                <w:sz w:val="18"/>
                <w:szCs w:val="18"/>
                <w:lang w:bidi="th-TH"/>
              </w:rPr>
              <w:tab/>
              <w:t xml:space="preserve">   swaps</w:t>
            </w:r>
          </w:p>
        </w:tc>
        <w:tc>
          <w:tcPr>
            <w:tcW w:w="450" w:type="dxa"/>
          </w:tcPr>
          <w:p w14:paraId="61379C8B" w14:textId="77777777" w:rsidR="006C19A3" w:rsidRPr="00F77D24" w:rsidRDefault="006C19A3">
            <w:pPr>
              <w:spacing w:line="220" w:lineRule="exact"/>
              <w:ind w:left="-472" w:right="-462"/>
              <w:jc w:val="center"/>
              <w:rPr>
                <w:rFonts w:cs="Times New Roman"/>
                <w:i/>
                <w:iCs/>
                <w:sz w:val="18"/>
                <w:szCs w:val="18"/>
              </w:rPr>
            </w:pPr>
          </w:p>
        </w:tc>
        <w:tc>
          <w:tcPr>
            <w:tcW w:w="1080" w:type="dxa"/>
          </w:tcPr>
          <w:p w14:paraId="2D7D58FD"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val="en-US"/>
              </w:rPr>
              <w:t>165,</w:t>
            </w:r>
            <w:r w:rsidRPr="00BD0CED">
              <w:rPr>
                <w:rFonts w:cs="Times New Roman"/>
                <w:bCs/>
                <w:sz w:val="18"/>
                <w:szCs w:val="18"/>
              </w:rPr>
              <w:t>198</w:t>
            </w:r>
          </w:p>
        </w:tc>
        <w:tc>
          <w:tcPr>
            <w:tcW w:w="236" w:type="dxa"/>
          </w:tcPr>
          <w:p w14:paraId="3CCBA93E" w14:textId="77777777" w:rsidR="006C19A3" w:rsidRPr="00BD0CED" w:rsidRDefault="006C19A3">
            <w:pPr>
              <w:tabs>
                <w:tab w:val="decimal" w:pos="880"/>
              </w:tabs>
              <w:spacing w:line="220" w:lineRule="exact"/>
              <w:ind w:left="-14" w:right="-180"/>
              <w:rPr>
                <w:rFonts w:cs="Times New Roman"/>
                <w:bCs/>
                <w:sz w:val="18"/>
                <w:szCs w:val="18"/>
                <w:rtl/>
                <w:cs/>
              </w:rPr>
            </w:pPr>
          </w:p>
        </w:tc>
        <w:tc>
          <w:tcPr>
            <w:tcW w:w="1024" w:type="dxa"/>
          </w:tcPr>
          <w:p w14:paraId="6C28865D" w14:textId="77777777" w:rsidR="006C19A3" w:rsidRPr="00BD0CED" w:rsidRDefault="006C19A3">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69B78BA1" w14:textId="77777777" w:rsidR="006C19A3" w:rsidRPr="00BD0CED" w:rsidRDefault="006C19A3">
            <w:pPr>
              <w:tabs>
                <w:tab w:val="decimal" w:pos="880"/>
              </w:tabs>
              <w:spacing w:line="220" w:lineRule="exact"/>
              <w:ind w:left="-14" w:right="-180"/>
              <w:rPr>
                <w:rFonts w:cs="Times New Roman"/>
                <w:bCs/>
                <w:sz w:val="18"/>
                <w:szCs w:val="18"/>
                <w:lang w:val="en-US"/>
              </w:rPr>
            </w:pPr>
          </w:p>
        </w:tc>
        <w:tc>
          <w:tcPr>
            <w:tcW w:w="990" w:type="dxa"/>
          </w:tcPr>
          <w:p w14:paraId="4174846B" w14:textId="77777777" w:rsidR="006C19A3" w:rsidRPr="00BD0CED" w:rsidRDefault="006C19A3">
            <w:pPr>
              <w:tabs>
                <w:tab w:val="decimal" w:pos="795"/>
              </w:tabs>
              <w:spacing w:line="220" w:lineRule="exact"/>
              <w:ind w:left="-135" w:right="-108"/>
              <w:rPr>
                <w:rFonts w:cs="Times New Roman"/>
                <w:bCs/>
                <w:sz w:val="18"/>
                <w:szCs w:val="18"/>
                <w:rtl/>
                <w:cs/>
              </w:rPr>
            </w:pPr>
            <w:r w:rsidRPr="00BD0CED">
              <w:rPr>
                <w:rFonts w:cs="Times New Roman"/>
                <w:bCs/>
                <w:sz w:val="18"/>
                <w:szCs w:val="18"/>
                <w:lang w:val="en-US"/>
              </w:rPr>
              <w:t>-</w:t>
            </w:r>
          </w:p>
        </w:tc>
        <w:tc>
          <w:tcPr>
            <w:tcW w:w="236" w:type="dxa"/>
          </w:tcPr>
          <w:p w14:paraId="2E08CA0C" w14:textId="77777777" w:rsidR="006C19A3" w:rsidRPr="00BD0CED" w:rsidRDefault="006C19A3">
            <w:pPr>
              <w:tabs>
                <w:tab w:val="decimal" w:pos="880"/>
              </w:tabs>
              <w:spacing w:line="220" w:lineRule="exact"/>
              <w:ind w:left="-14" w:right="-180"/>
              <w:rPr>
                <w:rFonts w:cs="Times New Roman"/>
                <w:bCs/>
                <w:sz w:val="18"/>
                <w:szCs w:val="18"/>
                <w:rtl/>
                <w:cs/>
              </w:rPr>
            </w:pPr>
          </w:p>
        </w:tc>
        <w:tc>
          <w:tcPr>
            <w:tcW w:w="1114" w:type="dxa"/>
          </w:tcPr>
          <w:p w14:paraId="223C0BA6"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rPr>
              <w:t>-</w:t>
            </w:r>
          </w:p>
        </w:tc>
        <w:tc>
          <w:tcPr>
            <w:tcW w:w="236" w:type="dxa"/>
          </w:tcPr>
          <w:p w14:paraId="7497983F"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114" w:type="dxa"/>
          </w:tcPr>
          <w:p w14:paraId="76B8AAE2"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val="en-US"/>
              </w:rPr>
              <w:t>165,</w:t>
            </w:r>
            <w:r w:rsidRPr="00BD0CED">
              <w:rPr>
                <w:rFonts w:cs="Times New Roman"/>
                <w:bCs/>
                <w:sz w:val="18"/>
                <w:szCs w:val="18"/>
              </w:rPr>
              <w:t>198</w:t>
            </w:r>
          </w:p>
        </w:tc>
        <w:tc>
          <w:tcPr>
            <w:tcW w:w="270" w:type="dxa"/>
          </w:tcPr>
          <w:p w14:paraId="2580A600"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080" w:type="dxa"/>
          </w:tcPr>
          <w:p w14:paraId="536D1841" w14:textId="77777777" w:rsidR="006C19A3" w:rsidRPr="00BD0CED" w:rsidRDefault="006C19A3">
            <w:pPr>
              <w:tabs>
                <w:tab w:val="decimal" w:pos="795"/>
              </w:tabs>
              <w:spacing w:line="220" w:lineRule="exact"/>
              <w:ind w:left="-14" w:right="-180"/>
              <w:rPr>
                <w:rFonts w:cs="Times New Roman"/>
                <w:bCs/>
                <w:sz w:val="18"/>
                <w:szCs w:val="18"/>
                <w:lang w:bidi="th-TH"/>
              </w:rPr>
            </w:pPr>
            <w:r w:rsidRPr="00BD0CED">
              <w:rPr>
                <w:rFonts w:cs="Times New Roman"/>
                <w:bCs/>
                <w:sz w:val="18"/>
                <w:szCs w:val="18"/>
              </w:rPr>
              <w:t>-</w:t>
            </w:r>
          </w:p>
        </w:tc>
        <w:tc>
          <w:tcPr>
            <w:tcW w:w="236" w:type="dxa"/>
          </w:tcPr>
          <w:p w14:paraId="1B484FAE"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114" w:type="dxa"/>
          </w:tcPr>
          <w:p w14:paraId="4025866D" w14:textId="77777777" w:rsidR="006C19A3" w:rsidRPr="00BD0CED" w:rsidRDefault="006C19A3">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lang w:val="en-US"/>
              </w:rPr>
              <w:t>165,</w:t>
            </w:r>
            <w:r w:rsidRPr="00BD0CED">
              <w:rPr>
                <w:rFonts w:cs="Times New Roman"/>
                <w:bCs/>
                <w:sz w:val="18"/>
                <w:szCs w:val="18"/>
              </w:rPr>
              <w:t>198</w:t>
            </w:r>
          </w:p>
        </w:tc>
        <w:tc>
          <w:tcPr>
            <w:tcW w:w="270" w:type="dxa"/>
          </w:tcPr>
          <w:p w14:paraId="7AA2D09F"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080" w:type="dxa"/>
          </w:tcPr>
          <w:p w14:paraId="532A5979" w14:textId="77777777" w:rsidR="006C19A3" w:rsidRPr="00BD0CED" w:rsidRDefault="006C19A3">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rPr>
              <w:t>-</w:t>
            </w:r>
          </w:p>
        </w:tc>
        <w:tc>
          <w:tcPr>
            <w:tcW w:w="236" w:type="dxa"/>
          </w:tcPr>
          <w:p w14:paraId="1AB75E96"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114" w:type="dxa"/>
            <w:gridSpan w:val="2"/>
          </w:tcPr>
          <w:p w14:paraId="07B45BFD" w14:textId="77777777" w:rsidR="006C19A3" w:rsidRPr="00BD0CED" w:rsidRDefault="006C19A3">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lang w:val="en-US"/>
              </w:rPr>
              <w:t>165,</w:t>
            </w:r>
            <w:r w:rsidRPr="00BD0CED">
              <w:rPr>
                <w:rFonts w:cs="Times New Roman"/>
                <w:bCs/>
                <w:sz w:val="18"/>
                <w:szCs w:val="18"/>
              </w:rPr>
              <w:t>198</w:t>
            </w:r>
          </w:p>
        </w:tc>
      </w:tr>
      <w:tr w:rsidR="006C19A3" w:rsidRPr="00AB5DFA" w14:paraId="2608EA52" w14:textId="77777777">
        <w:trPr>
          <w:cantSplit/>
          <w:trHeight w:val="173"/>
        </w:trPr>
        <w:tc>
          <w:tcPr>
            <w:tcW w:w="2880" w:type="dxa"/>
            <w:vAlign w:val="bottom"/>
          </w:tcPr>
          <w:p w14:paraId="19DED4E5" w14:textId="77777777" w:rsidR="006C19A3" w:rsidRPr="00BD0CED" w:rsidRDefault="006C19A3">
            <w:pPr>
              <w:tabs>
                <w:tab w:val="left" w:pos="250"/>
              </w:tabs>
              <w:spacing w:line="220" w:lineRule="exact"/>
              <w:ind w:left="-18" w:right="-270"/>
              <w:rPr>
                <w:rFonts w:cs="Times New Roman"/>
                <w:sz w:val="18"/>
                <w:szCs w:val="18"/>
              </w:rPr>
            </w:pPr>
            <w:r w:rsidRPr="00BD0CED">
              <w:rPr>
                <w:rFonts w:cs="Times New Roman"/>
                <w:sz w:val="18"/>
                <w:szCs w:val="18"/>
              </w:rPr>
              <w:t>Debt issued and borrowings</w:t>
            </w:r>
          </w:p>
        </w:tc>
        <w:tc>
          <w:tcPr>
            <w:tcW w:w="450" w:type="dxa"/>
            <w:vAlign w:val="bottom"/>
          </w:tcPr>
          <w:p w14:paraId="149A2525" w14:textId="77777777" w:rsidR="006C19A3" w:rsidRPr="00F77D24" w:rsidRDefault="006C19A3">
            <w:pPr>
              <w:spacing w:line="220" w:lineRule="exact"/>
              <w:ind w:left="-472" w:right="-462"/>
              <w:jc w:val="center"/>
              <w:rPr>
                <w:rFonts w:cs="Times New Roman"/>
                <w:i/>
                <w:iCs/>
                <w:sz w:val="18"/>
                <w:szCs w:val="18"/>
              </w:rPr>
            </w:pPr>
            <w:r w:rsidRPr="00F77D24">
              <w:rPr>
                <w:rFonts w:cs="Times New Roman"/>
                <w:i/>
                <w:iCs/>
                <w:sz w:val="18"/>
                <w:szCs w:val="18"/>
              </w:rPr>
              <w:t>21</w:t>
            </w:r>
          </w:p>
        </w:tc>
        <w:tc>
          <w:tcPr>
            <w:tcW w:w="1080" w:type="dxa"/>
          </w:tcPr>
          <w:p w14:paraId="788FA8A5"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r w:rsidRPr="00BD0CED">
              <w:rPr>
                <w:rFonts w:cs="Times New Roman"/>
                <w:bCs/>
                <w:sz w:val="18"/>
                <w:szCs w:val="18"/>
                <w:lang w:val="en-US"/>
              </w:rPr>
              <w:t>-</w:t>
            </w:r>
          </w:p>
        </w:tc>
        <w:tc>
          <w:tcPr>
            <w:tcW w:w="236" w:type="dxa"/>
          </w:tcPr>
          <w:p w14:paraId="3A45C897" w14:textId="77777777" w:rsidR="006C19A3" w:rsidRPr="00BD0CED" w:rsidRDefault="006C19A3">
            <w:pPr>
              <w:tabs>
                <w:tab w:val="decimal" w:pos="880"/>
              </w:tabs>
              <w:spacing w:line="220" w:lineRule="exact"/>
              <w:ind w:left="-14" w:right="-180"/>
              <w:rPr>
                <w:rFonts w:cs="Times New Roman"/>
                <w:bCs/>
                <w:sz w:val="18"/>
                <w:szCs w:val="18"/>
                <w:rtl/>
                <w:cs/>
              </w:rPr>
            </w:pPr>
          </w:p>
        </w:tc>
        <w:tc>
          <w:tcPr>
            <w:tcW w:w="1024" w:type="dxa"/>
          </w:tcPr>
          <w:p w14:paraId="222D0C11" w14:textId="77777777" w:rsidR="006C19A3" w:rsidRPr="00BD0CED" w:rsidRDefault="006C19A3">
            <w:pPr>
              <w:tabs>
                <w:tab w:val="decimal" w:pos="658"/>
              </w:tabs>
              <w:spacing w:line="220" w:lineRule="exact"/>
              <w:ind w:left="-135" w:right="-108"/>
              <w:rPr>
                <w:rFonts w:cs="Times New Roman"/>
                <w:bCs/>
                <w:sz w:val="18"/>
                <w:szCs w:val="18"/>
                <w:lang w:val="en-US"/>
              </w:rPr>
            </w:pPr>
            <w:r w:rsidRPr="00BD0CED">
              <w:rPr>
                <w:rFonts w:cs="Times New Roman"/>
                <w:bCs/>
                <w:sz w:val="18"/>
                <w:szCs w:val="18"/>
              </w:rPr>
              <w:t>-</w:t>
            </w:r>
          </w:p>
        </w:tc>
        <w:tc>
          <w:tcPr>
            <w:tcW w:w="270" w:type="dxa"/>
          </w:tcPr>
          <w:p w14:paraId="3534BF65" w14:textId="77777777" w:rsidR="006C19A3" w:rsidRPr="00BD0CED" w:rsidRDefault="006C19A3">
            <w:pPr>
              <w:tabs>
                <w:tab w:val="decimal" w:pos="880"/>
              </w:tabs>
              <w:spacing w:line="220" w:lineRule="exact"/>
              <w:ind w:left="-14" w:right="-180"/>
              <w:rPr>
                <w:rFonts w:cs="Times New Roman"/>
                <w:bCs/>
                <w:sz w:val="18"/>
                <w:szCs w:val="18"/>
                <w:lang w:val="en-US"/>
              </w:rPr>
            </w:pPr>
          </w:p>
        </w:tc>
        <w:tc>
          <w:tcPr>
            <w:tcW w:w="990" w:type="dxa"/>
            <w:vAlign w:val="bottom"/>
          </w:tcPr>
          <w:p w14:paraId="439F49A7" w14:textId="77777777" w:rsidR="006C19A3" w:rsidRPr="00BD0CED" w:rsidRDefault="006C19A3">
            <w:pPr>
              <w:tabs>
                <w:tab w:val="decimal" w:pos="795"/>
              </w:tabs>
              <w:spacing w:line="220" w:lineRule="exact"/>
              <w:ind w:left="-135" w:right="-108"/>
              <w:rPr>
                <w:rFonts w:cs="Times New Roman"/>
                <w:bCs/>
                <w:sz w:val="18"/>
                <w:szCs w:val="18"/>
                <w:rtl/>
                <w:cs/>
              </w:rPr>
            </w:pPr>
            <w:r w:rsidRPr="00BD0CED">
              <w:rPr>
                <w:rFonts w:cs="Times New Roman"/>
                <w:bCs/>
                <w:sz w:val="18"/>
                <w:szCs w:val="18"/>
                <w:lang w:val="en-US"/>
              </w:rPr>
              <w:t>-</w:t>
            </w:r>
          </w:p>
        </w:tc>
        <w:tc>
          <w:tcPr>
            <w:tcW w:w="236" w:type="dxa"/>
            <w:vAlign w:val="bottom"/>
          </w:tcPr>
          <w:p w14:paraId="50D95BD7" w14:textId="77777777" w:rsidR="006C19A3" w:rsidRPr="00BD0CED" w:rsidRDefault="006C19A3">
            <w:pPr>
              <w:tabs>
                <w:tab w:val="decimal" w:pos="880"/>
              </w:tabs>
              <w:spacing w:line="220" w:lineRule="exact"/>
              <w:ind w:left="-14" w:right="-180"/>
              <w:rPr>
                <w:rFonts w:cs="Times New Roman"/>
                <w:bCs/>
                <w:sz w:val="18"/>
                <w:szCs w:val="18"/>
                <w:rtl/>
                <w:cs/>
              </w:rPr>
            </w:pPr>
          </w:p>
        </w:tc>
        <w:tc>
          <w:tcPr>
            <w:tcW w:w="1114" w:type="dxa"/>
            <w:vAlign w:val="bottom"/>
          </w:tcPr>
          <w:p w14:paraId="3DA52E95"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bidi="th-TH"/>
              </w:rPr>
              <w:t>2,635,669</w:t>
            </w:r>
          </w:p>
        </w:tc>
        <w:tc>
          <w:tcPr>
            <w:tcW w:w="236" w:type="dxa"/>
          </w:tcPr>
          <w:p w14:paraId="04F8DE0D"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114" w:type="dxa"/>
            <w:vAlign w:val="bottom"/>
          </w:tcPr>
          <w:p w14:paraId="5A6B5CFB"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r w:rsidRPr="00BD0CED">
              <w:rPr>
                <w:rFonts w:cs="Times New Roman"/>
                <w:bCs/>
                <w:sz w:val="18"/>
                <w:szCs w:val="18"/>
                <w:lang w:bidi="th-TH"/>
              </w:rPr>
              <w:t>2,635,669</w:t>
            </w:r>
          </w:p>
        </w:tc>
        <w:tc>
          <w:tcPr>
            <w:tcW w:w="270" w:type="dxa"/>
          </w:tcPr>
          <w:p w14:paraId="63DAF53A"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080" w:type="dxa"/>
          </w:tcPr>
          <w:p w14:paraId="61FEAF6C" w14:textId="77777777" w:rsidR="006C19A3" w:rsidRPr="00BD0CED" w:rsidRDefault="006C19A3">
            <w:pPr>
              <w:tabs>
                <w:tab w:val="decimal" w:pos="795"/>
              </w:tabs>
              <w:spacing w:line="220" w:lineRule="exact"/>
              <w:ind w:left="-14" w:right="-180"/>
              <w:rPr>
                <w:rFonts w:cs="Times New Roman"/>
                <w:bCs/>
                <w:sz w:val="18"/>
                <w:szCs w:val="18"/>
                <w:lang w:bidi="th-TH"/>
              </w:rPr>
            </w:pPr>
            <w:r w:rsidRPr="00BD0CED">
              <w:rPr>
                <w:rFonts w:cs="Times New Roman"/>
                <w:bCs/>
                <w:sz w:val="18"/>
                <w:szCs w:val="18"/>
              </w:rPr>
              <w:t>-</w:t>
            </w:r>
          </w:p>
        </w:tc>
        <w:tc>
          <w:tcPr>
            <w:tcW w:w="236" w:type="dxa"/>
          </w:tcPr>
          <w:p w14:paraId="029CBE05"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114" w:type="dxa"/>
          </w:tcPr>
          <w:p w14:paraId="52327BFD" w14:textId="77777777" w:rsidR="006C19A3" w:rsidRPr="00BD0CED" w:rsidRDefault="006C19A3">
            <w:pPr>
              <w:pStyle w:val="acctfourfigures"/>
              <w:tabs>
                <w:tab w:val="clear" w:pos="765"/>
                <w:tab w:val="decimal" w:pos="907"/>
              </w:tabs>
              <w:spacing w:line="220" w:lineRule="exact"/>
              <w:ind w:left="-135" w:right="-108"/>
              <w:rPr>
                <w:rFonts w:cs="Times New Roman"/>
                <w:bCs/>
                <w:sz w:val="18"/>
                <w:szCs w:val="18"/>
              </w:rPr>
            </w:pPr>
            <w:r w:rsidRPr="00BD0CED">
              <w:rPr>
                <w:rFonts w:cs="Times New Roman"/>
                <w:bCs/>
                <w:sz w:val="18"/>
                <w:szCs w:val="18"/>
              </w:rPr>
              <w:t>-</w:t>
            </w:r>
          </w:p>
        </w:tc>
        <w:tc>
          <w:tcPr>
            <w:tcW w:w="270" w:type="dxa"/>
          </w:tcPr>
          <w:p w14:paraId="75CB7F43"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080" w:type="dxa"/>
          </w:tcPr>
          <w:p w14:paraId="1ADE22D4" w14:textId="77777777" w:rsidR="006C19A3" w:rsidRPr="00BD0CED" w:rsidRDefault="006C19A3">
            <w:pPr>
              <w:pStyle w:val="acctfourfigures"/>
              <w:tabs>
                <w:tab w:val="clear" w:pos="765"/>
                <w:tab w:val="decimal" w:pos="878"/>
              </w:tabs>
              <w:spacing w:line="220" w:lineRule="exact"/>
              <w:ind w:left="-14" w:right="-180"/>
              <w:rPr>
                <w:rFonts w:cs="Times New Roman"/>
                <w:bCs/>
                <w:sz w:val="18"/>
                <w:szCs w:val="18"/>
              </w:rPr>
            </w:pPr>
            <w:r w:rsidRPr="00BD0CED">
              <w:rPr>
                <w:rFonts w:cs="Times New Roman"/>
                <w:bCs/>
                <w:sz w:val="18"/>
                <w:szCs w:val="18"/>
                <w:lang w:val="en-US"/>
              </w:rPr>
              <w:t>2,597,1</w:t>
            </w:r>
            <w:r w:rsidRPr="00BD0CED">
              <w:rPr>
                <w:rFonts w:cs="Times New Roman"/>
                <w:bCs/>
                <w:sz w:val="18"/>
                <w:szCs w:val="18"/>
              </w:rPr>
              <w:t>92</w:t>
            </w:r>
          </w:p>
        </w:tc>
        <w:tc>
          <w:tcPr>
            <w:tcW w:w="236" w:type="dxa"/>
          </w:tcPr>
          <w:p w14:paraId="56EAF1A9" w14:textId="77777777" w:rsidR="006C19A3" w:rsidRPr="00BD0CED" w:rsidRDefault="006C19A3">
            <w:pPr>
              <w:tabs>
                <w:tab w:val="decimal" w:pos="880"/>
              </w:tabs>
              <w:spacing w:line="220" w:lineRule="exact"/>
              <w:ind w:left="-14" w:right="-180"/>
              <w:rPr>
                <w:rFonts w:cs="Times New Roman"/>
                <w:bCs/>
                <w:sz w:val="18"/>
                <w:szCs w:val="18"/>
                <w:lang w:bidi="th-TH"/>
              </w:rPr>
            </w:pPr>
          </w:p>
        </w:tc>
        <w:tc>
          <w:tcPr>
            <w:tcW w:w="1114" w:type="dxa"/>
            <w:gridSpan w:val="2"/>
          </w:tcPr>
          <w:p w14:paraId="0E45C7A6" w14:textId="77777777" w:rsidR="006C19A3" w:rsidRPr="00BD0CED" w:rsidRDefault="006C19A3">
            <w:pPr>
              <w:pStyle w:val="acctfourfigures"/>
              <w:tabs>
                <w:tab w:val="clear" w:pos="765"/>
                <w:tab w:val="decimal" w:pos="822"/>
              </w:tabs>
              <w:spacing w:line="220" w:lineRule="exact"/>
              <w:ind w:left="-117" w:right="-90"/>
              <w:rPr>
                <w:rFonts w:cs="Times New Roman"/>
                <w:bCs/>
                <w:sz w:val="18"/>
                <w:szCs w:val="18"/>
              </w:rPr>
            </w:pPr>
            <w:r w:rsidRPr="00BD0CED">
              <w:rPr>
                <w:rFonts w:cs="Times New Roman"/>
                <w:bCs/>
                <w:sz w:val="18"/>
                <w:szCs w:val="18"/>
                <w:lang w:val="en-US"/>
              </w:rPr>
              <w:t>2,597,1</w:t>
            </w:r>
            <w:r w:rsidRPr="00BD0CED">
              <w:rPr>
                <w:rFonts w:cs="Times New Roman"/>
                <w:bCs/>
                <w:sz w:val="18"/>
                <w:szCs w:val="18"/>
              </w:rPr>
              <w:t>92</w:t>
            </w:r>
          </w:p>
        </w:tc>
      </w:tr>
      <w:tr w:rsidR="006C19A3" w:rsidRPr="00AB5DFA" w14:paraId="72DC33CA" w14:textId="77777777">
        <w:trPr>
          <w:cantSplit/>
          <w:trHeight w:val="209"/>
        </w:trPr>
        <w:tc>
          <w:tcPr>
            <w:tcW w:w="2880" w:type="dxa"/>
          </w:tcPr>
          <w:p w14:paraId="3F121C6A" w14:textId="77777777" w:rsidR="006C19A3" w:rsidRPr="00BD0CED" w:rsidRDefault="006C19A3">
            <w:pPr>
              <w:rPr>
                <w:rFonts w:cs="Times New Roman"/>
                <w:b/>
                <w:bCs/>
                <w:sz w:val="18"/>
                <w:szCs w:val="18"/>
                <w:lang w:bidi="th-TH"/>
              </w:rPr>
            </w:pPr>
          </w:p>
        </w:tc>
        <w:tc>
          <w:tcPr>
            <w:tcW w:w="450" w:type="dxa"/>
          </w:tcPr>
          <w:p w14:paraId="34D8D311" w14:textId="77777777" w:rsidR="006C19A3" w:rsidRPr="00BD0CED" w:rsidRDefault="006C19A3">
            <w:pPr>
              <w:pStyle w:val="acctfourfigures"/>
              <w:tabs>
                <w:tab w:val="clear" w:pos="765"/>
                <w:tab w:val="decimal" w:pos="856"/>
              </w:tabs>
              <w:spacing w:line="220" w:lineRule="exact"/>
              <w:ind w:left="-199" w:right="-201"/>
              <w:rPr>
                <w:rFonts w:cs="Times New Roman"/>
                <w:bCs/>
                <w:i/>
                <w:iCs/>
                <w:sz w:val="18"/>
                <w:szCs w:val="18"/>
              </w:rPr>
            </w:pPr>
          </w:p>
        </w:tc>
        <w:tc>
          <w:tcPr>
            <w:tcW w:w="1080" w:type="dxa"/>
            <w:vAlign w:val="bottom"/>
          </w:tcPr>
          <w:p w14:paraId="7D2614BB" w14:textId="77777777" w:rsidR="006C19A3" w:rsidRPr="00BD0CED" w:rsidRDefault="006C19A3">
            <w:pPr>
              <w:pStyle w:val="acctfourfigures"/>
              <w:tabs>
                <w:tab w:val="clear" w:pos="765"/>
                <w:tab w:val="decimal" w:pos="880"/>
              </w:tabs>
              <w:spacing w:line="220" w:lineRule="exact"/>
              <w:ind w:left="-14" w:right="-180"/>
              <w:rPr>
                <w:rFonts w:cs="Times New Roman"/>
                <w:bCs/>
                <w:sz w:val="18"/>
                <w:szCs w:val="18"/>
              </w:rPr>
            </w:pPr>
          </w:p>
        </w:tc>
        <w:tc>
          <w:tcPr>
            <w:tcW w:w="236" w:type="dxa"/>
          </w:tcPr>
          <w:p w14:paraId="38F636CE"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8A153D4" w14:textId="77777777" w:rsidR="006C19A3" w:rsidRPr="00BD0CED" w:rsidRDefault="006C19A3">
            <w:pPr>
              <w:pStyle w:val="acctfourfigures"/>
              <w:tabs>
                <w:tab w:val="clear" w:pos="765"/>
                <w:tab w:val="decimal" w:pos="658"/>
              </w:tabs>
              <w:spacing w:line="220" w:lineRule="exact"/>
              <w:ind w:left="-135" w:right="-108"/>
              <w:rPr>
                <w:rFonts w:cs="Times New Roman"/>
                <w:bCs/>
                <w:sz w:val="18"/>
                <w:szCs w:val="18"/>
                <w:rtl/>
                <w:cs/>
              </w:rPr>
            </w:pPr>
          </w:p>
        </w:tc>
        <w:tc>
          <w:tcPr>
            <w:tcW w:w="270" w:type="dxa"/>
          </w:tcPr>
          <w:p w14:paraId="4019C16F"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371E9BDD" w14:textId="77777777" w:rsidR="006C19A3" w:rsidRPr="00BD0CED" w:rsidRDefault="006C19A3">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2C4E2D47"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4E2BB4EA"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p>
        </w:tc>
        <w:tc>
          <w:tcPr>
            <w:tcW w:w="236" w:type="dxa"/>
          </w:tcPr>
          <w:p w14:paraId="7DC850B7"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08CD8946" w14:textId="77777777" w:rsidR="006C19A3" w:rsidRPr="00BD0CED" w:rsidRDefault="006C19A3">
            <w:pPr>
              <w:pStyle w:val="acctfourfigures"/>
              <w:tabs>
                <w:tab w:val="clear" w:pos="765"/>
                <w:tab w:val="decimal" w:pos="893"/>
              </w:tabs>
              <w:spacing w:line="220" w:lineRule="exact"/>
              <w:ind w:left="-135" w:right="-108"/>
              <w:rPr>
                <w:rFonts w:cs="Times New Roman"/>
                <w:bCs/>
                <w:sz w:val="18"/>
                <w:szCs w:val="18"/>
              </w:rPr>
            </w:pPr>
          </w:p>
        </w:tc>
        <w:tc>
          <w:tcPr>
            <w:tcW w:w="270" w:type="dxa"/>
          </w:tcPr>
          <w:p w14:paraId="50180198"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Pr>
            </w:pPr>
          </w:p>
        </w:tc>
        <w:tc>
          <w:tcPr>
            <w:tcW w:w="1080" w:type="dxa"/>
          </w:tcPr>
          <w:p w14:paraId="440202C7" w14:textId="77777777" w:rsidR="006C19A3" w:rsidRPr="00BD0CED" w:rsidRDefault="006C19A3">
            <w:pPr>
              <w:pStyle w:val="acctfourfigures"/>
              <w:tabs>
                <w:tab w:val="clear" w:pos="765"/>
                <w:tab w:val="decimal" w:pos="795"/>
              </w:tabs>
              <w:spacing w:line="220" w:lineRule="exact"/>
              <w:ind w:left="-14" w:right="-180"/>
              <w:rPr>
                <w:rFonts w:cs="Times New Roman"/>
                <w:bCs/>
                <w:sz w:val="18"/>
                <w:szCs w:val="18"/>
              </w:rPr>
            </w:pPr>
          </w:p>
        </w:tc>
        <w:tc>
          <w:tcPr>
            <w:tcW w:w="236" w:type="dxa"/>
          </w:tcPr>
          <w:p w14:paraId="1C316EFA"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2F7B28C4" w14:textId="77777777" w:rsidR="006C19A3" w:rsidRPr="00BD0CED" w:rsidRDefault="006C19A3">
            <w:pPr>
              <w:pStyle w:val="acctfourfigures"/>
              <w:tabs>
                <w:tab w:val="clear" w:pos="765"/>
                <w:tab w:val="decimal" w:pos="907"/>
              </w:tabs>
              <w:spacing w:line="220" w:lineRule="exact"/>
              <w:ind w:left="-135" w:right="-108"/>
              <w:rPr>
                <w:rFonts w:cs="Times New Roman"/>
                <w:bCs/>
                <w:sz w:val="18"/>
                <w:szCs w:val="18"/>
              </w:rPr>
            </w:pPr>
          </w:p>
        </w:tc>
        <w:tc>
          <w:tcPr>
            <w:tcW w:w="270" w:type="dxa"/>
          </w:tcPr>
          <w:p w14:paraId="22D7A6AB"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Pr>
            </w:pPr>
          </w:p>
        </w:tc>
        <w:tc>
          <w:tcPr>
            <w:tcW w:w="1080" w:type="dxa"/>
          </w:tcPr>
          <w:p w14:paraId="4621C231" w14:textId="77777777" w:rsidR="006C19A3" w:rsidRPr="00BD0CED" w:rsidRDefault="006C19A3">
            <w:pPr>
              <w:pStyle w:val="acctfourfigures"/>
              <w:tabs>
                <w:tab w:val="clear" w:pos="765"/>
                <w:tab w:val="decimal" w:pos="878"/>
              </w:tabs>
              <w:spacing w:line="220" w:lineRule="exact"/>
              <w:ind w:left="-14" w:right="-180"/>
              <w:rPr>
                <w:rFonts w:cs="Times New Roman"/>
                <w:bCs/>
                <w:sz w:val="18"/>
                <w:szCs w:val="18"/>
              </w:rPr>
            </w:pPr>
          </w:p>
        </w:tc>
        <w:tc>
          <w:tcPr>
            <w:tcW w:w="236" w:type="dxa"/>
          </w:tcPr>
          <w:p w14:paraId="1823A400" w14:textId="77777777" w:rsidR="006C19A3" w:rsidRPr="00BD0CED" w:rsidRDefault="006C19A3">
            <w:pPr>
              <w:pStyle w:val="acctfourfigures"/>
              <w:tabs>
                <w:tab w:val="clear" w:pos="765"/>
                <w:tab w:val="decimal" w:pos="856"/>
              </w:tabs>
              <w:spacing w:line="220" w:lineRule="exact"/>
              <w:ind w:left="-14" w:right="-180"/>
              <w:rPr>
                <w:rFonts w:cs="Times New Roman"/>
                <w:bCs/>
                <w:sz w:val="18"/>
                <w:szCs w:val="18"/>
              </w:rPr>
            </w:pPr>
          </w:p>
        </w:tc>
        <w:tc>
          <w:tcPr>
            <w:tcW w:w="1114" w:type="dxa"/>
            <w:gridSpan w:val="2"/>
            <w:vAlign w:val="bottom"/>
          </w:tcPr>
          <w:p w14:paraId="2A575171" w14:textId="77777777" w:rsidR="006C19A3" w:rsidRPr="00BD0CED" w:rsidRDefault="006C19A3">
            <w:pPr>
              <w:pStyle w:val="acctfourfigures"/>
              <w:tabs>
                <w:tab w:val="clear" w:pos="765"/>
                <w:tab w:val="decimal" w:pos="822"/>
              </w:tabs>
              <w:spacing w:line="220" w:lineRule="exact"/>
              <w:ind w:left="-117" w:right="-90"/>
              <w:rPr>
                <w:rFonts w:cs="Times New Roman"/>
                <w:bCs/>
                <w:sz w:val="18"/>
                <w:szCs w:val="18"/>
              </w:rPr>
            </w:pPr>
          </w:p>
        </w:tc>
      </w:tr>
    </w:tbl>
    <w:p w14:paraId="6365D76A" w14:textId="5505D70C" w:rsidR="006C19A3" w:rsidRDefault="006C19A3"/>
    <w:p w14:paraId="4A8CC1AB" w14:textId="4EC7E223" w:rsidR="00392427" w:rsidRDefault="00392427"/>
    <w:p w14:paraId="344A23F5" w14:textId="77777777" w:rsidR="00514084" w:rsidRDefault="00392427">
      <w:r>
        <w:br w:type="page"/>
      </w:r>
    </w:p>
    <w:tbl>
      <w:tblPr>
        <w:tblW w:w="15030" w:type="dxa"/>
        <w:tblLayout w:type="fixed"/>
        <w:tblLook w:val="0000" w:firstRow="0" w:lastRow="0" w:firstColumn="0" w:lastColumn="0" w:noHBand="0" w:noVBand="0"/>
      </w:tblPr>
      <w:tblGrid>
        <w:gridCol w:w="2880"/>
        <w:gridCol w:w="450"/>
        <w:gridCol w:w="1080"/>
        <w:gridCol w:w="236"/>
        <w:gridCol w:w="1024"/>
        <w:gridCol w:w="270"/>
        <w:gridCol w:w="990"/>
        <w:gridCol w:w="236"/>
        <w:gridCol w:w="1114"/>
        <w:gridCol w:w="236"/>
        <w:gridCol w:w="1114"/>
        <w:gridCol w:w="270"/>
        <w:gridCol w:w="1080"/>
        <w:gridCol w:w="236"/>
        <w:gridCol w:w="1114"/>
        <w:gridCol w:w="270"/>
        <w:gridCol w:w="1080"/>
        <w:gridCol w:w="236"/>
        <w:gridCol w:w="7"/>
        <w:gridCol w:w="1107"/>
      </w:tblGrid>
      <w:tr w:rsidR="00514084" w:rsidRPr="00BD0CED" w14:paraId="107761C5" w14:textId="77777777">
        <w:trPr>
          <w:cantSplit/>
        </w:trPr>
        <w:tc>
          <w:tcPr>
            <w:tcW w:w="2880" w:type="dxa"/>
          </w:tcPr>
          <w:p w14:paraId="22D9F385" w14:textId="77777777" w:rsidR="00514084" w:rsidRPr="00BD0CED" w:rsidRDefault="00514084">
            <w:pPr>
              <w:tabs>
                <w:tab w:val="left" w:pos="360"/>
              </w:tabs>
              <w:spacing w:line="220" w:lineRule="exact"/>
              <w:ind w:left="-18" w:right="-270"/>
              <w:rPr>
                <w:rFonts w:cs="Times New Roman"/>
                <w:sz w:val="18"/>
                <w:szCs w:val="18"/>
                <w:lang w:bidi="th-TH"/>
              </w:rPr>
            </w:pPr>
          </w:p>
        </w:tc>
        <w:tc>
          <w:tcPr>
            <w:tcW w:w="450" w:type="dxa"/>
          </w:tcPr>
          <w:p w14:paraId="1E5FF4C8" w14:textId="77777777" w:rsidR="00514084" w:rsidRPr="00BD0CED" w:rsidRDefault="00514084">
            <w:pPr>
              <w:spacing w:line="220" w:lineRule="exact"/>
              <w:ind w:left="-200" w:right="-274"/>
              <w:jc w:val="center"/>
              <w:rPr>
                <w:rFonts w:cs="Times New Roman"/>
                <w:b/>
                <w:bCs/>
                <w:i/>
                <w:iCs/>
                <w:sz w:val="18"/>
                <w:szCs w:val="18"/>
                <w:cs/>
                <w:lang w:bidi="th-TH"/>
              </w:rPr>
            </w:pPr>
          </w:p>
        </w:tc>
        <w:tc>
          <w:tcPr>
            <w:tcW w:w="11700" w:type="dxa"/>
            <w:gridSpan w:val="18"/>
          </w:tcPr>
          <w:p w14:paraId="623E70B9" w14:textId="03AEDE28" w:rsidR="00514084" w:rsidRPr="00BD0CED" w:rsidRDefault="00A4754F">
            <w:pPr>
              <w:spacing w:line="220" w:lineRule="exact"/>
              <w:ind w:left="-18" w:right="-270"/>
              <w:jc w:val="center"/>
              <w:rPr>
                <w:rFonts w:cs="Times New Roman"/>
                <w:sz w:val="18"/>
                <w:szCs w:val="18"/>
                <w:cs/>
                <w:lang w:bidi="th-TH"/>
              </w:rPr>
            </w:pPr>
            <w:r>
              <w:rPr>
                <w:rFonts w:cs="Times New Roman"/>
                <w:b/>
                <w:bCs/>
                <w:sz w:val="18"/>
                <w:szCs w:val="18"/>
                <w:lang w:bidi="th-TH"/>
              </w:rPr>
              <w:t xml:space="preserve">The </w:t>
            </w:r>
            <w:r w:rsidR="00326BAC">
              <w:rPr>
                <w:rFonts w:cs="Times New Roman"/>
                <w:b/>
                <w:bCs/>
                <w:sz w:val="18"/>
                <w:szCs w:val="18"/>
                <w:lang w:bidi="th-TH"/>
              </w:rPr>
              <w:t>Bank</w:t>
            </w:r>
          </w:p>
        </w:tc>
      </w:tr>
      <w:tr w:rsidR="00514084" w:rsidRPr="00BD0CED" w14:paraId="326CF39E" w14:textId="77777777">
        <w:trPr>
          <w:cantSplit/>
        </w:trPr>
        <w:tc>
          <w:tcPr>
            <w:tcW w:w="2880" w:type="dxa"/>
          </w:tcPr>
          <w:p w14:paraId="4EEE8002" w14:textId="77777777" w:rsidR="00514084" w:rsidRPr="00BD0CED" w:rsidRDefault="00514084">
            <w:pPr>
              <w:tabs>
                <w:tab w:val="left" w:pos="360"/>
              </w:tabs>
              <w:spacing w:line="220" w:lineRule="exact"/>
              <w:ind w:left="-18" w:right="-270"/>
              <w:rPr>
                <w:rFonts w:cs="Times New Roman"/>
                <w:sz w:val="18"/>
                <w:szCs w:val="18"/>
                <w:cs/>
                <w:lang w:bidi="th-TH"/>
              </w:rPr>
            </w:pPr>
          </w:p>
        </w:tc>
        <w:tc>
          <w:tcPr>
            <w:tcW w:w="450" w:type="dxa"/>
          </w:tcPr>
          <w:p w14:paraId="2EB1A478" w14:textId="77777777" w:rsidR="00514084" w:rsidRPr="00BD0CED" w:rsidRDefault="00514084">
            <w:pPr>
              <w:spacing w:line="220" w:lineRule="exact"/>
              <w:ind w:left="-200" w:right="-274"/>
              <w:jc w:val="center"/>
              <w:rPr>
                <w:rFonts w:cs="Times New Roman"/>
                <w:i/>
                <w:iCs/>
                <w:sz w:val="18"/>
                <w:szCs w:val="18"/>
              </w:rPr>
            </w:pPr>
          </w:p>
        </w:tc>
        <w:tc>
          <w:tcPr>
            <w:tcW w:w="6300" w:type="dxa"/>
            <w:gridSpan w:val="9"/>
          </w:tcPr>
          <w:p w14:paraId="6FFF5DF7"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Carrying amount</w:t>
            </w:r>
          </w:p>
        </w:tc>
        <w:tc>
          <w:tcPr>
            <w:tcW w:w="270" w:type="dxa"/>
          </w:tcPr>
          <w:p w14:paraId="32C4CCC9" w14:textId="77777777" w:rsidR="00514084" w:rsidRPr="00BD0CED" w:rsidRDefault="00514084">
            <w:pPr>
              <w:spacing w:line="220" w:lineRule="exact"/>
              <w:ind w:left="-117" w:right="-90"/>
              <w:jc w:val="center"/>
              <w:rPr>
                <w:rFonts w:cs="Times New Roman"/>
                <w:sz w:val="18"/>
                <w:szCs w:val="18"/>
              </w:rPr>
            </w:pPr>
          </w:p>
        </w:tc>
        <w:tc>
          <w:tcPr>
            <w:tcW w:w="5130" w:type="dxa"/>
            <w:gridSpan w:val="8"/>
            <w:tcBorders>
              <w:bottom w:val="single" w:sz="4" w:space="0" w:color="auto"/>
            </w:tcBorders>
            <w:vAlign w:val="bottom"/>
          </w:tcPr>
          <w:p w14:paraId="42F0FED4"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Fair value</w:t>
            </w:r>
          </w:p>
        </w:tc>
      </w:tr>
      <w:tr w:rsidR="00514084" w:rsidRPr="00BD0CED" w14:paraId="7208ADCF" w14:textId="77777777">
        <w:trPr>
          <w:cantSplit/>
        </w:trPr>
        <w:tc>
          <w:tcPr>
            <w:tcW w:w="2880" w:type="dxa"/>
          </w:tcPr>
          <w:p w14:paraId="18CABDC2" w14:textId="77777777" w:rsidR="00514084" w:rsidRPr="00BD0CED" w:rsidRDefault="00514084">
            <w:pPr>
              <w:tabs>
                <w:tab w:val="left" w:pos="360"/>
              </w:tabs>
              <w:spacing w:line="220" w:lineRule="exact"/>
              <w:ind w:left="-18" w:right="-270"/>
              <w:rPr>
                <w:rFonts w:cs="Times New Roman"/>
                <w:sz w:val="18"/>
                <w:szCs w:val="18"/>
                <w:cs/>
                <w:lang w:bidi="th-TH"/>
              </w:rPr>
            </w:pPr>
          </w:p>
        </w:tc>
        <w:tc>
          <w:tcPr>
            <w:tcW w:w="450" w:type="dxa"/>
          </w:tcPr>
          <w:p w14:paraId="34DE6849" w14:textId="77777777" w:rsidR="00514084" w:rsidRPr="00BD0CED" w:rsidRDefault="00514084">
            <w:pPr>
              <w:spacing w:line="220" w:lineRule="exact"/>
              <w:ind w:left="-200" w:right="-274"/>
              <w:jc w:val="center"/>
              <w:rPr>
                <w:rFonts w:cs="Times New Roman"/>
                <w:i/>
                <w:iCs/>
                <w:sz w:val="18"/>
                <w:szCs w:val="18"/>
              </w:rPr>
            </w:pPr>
          </w:p>
        </w:tc>
        <w:tc>
          <w:tcPr>
            <w:tcW w:w="1080" w:type="dxa"/>
            <w:tcBorders>
              <w:top w:val="single" w:sz="4" w:space="0" w:color="auto"/>
            </w:tcBorders>
            <w:vAlign w:val="bottom"/>
          </w:tcPr>
          <w:p w14:paraId="535383D2" w14:textId="77777777" w:rsidR="00514084" w:rsidRPr="00BD0CED" w:rsidRDefault="00514084">
            <w:pPr>
              <w:spacing w:line="220" w:lineRule="exact"/>
              <w:ind w:left="-117" w:right="-108"/>
              <w:jc w:val="center"/>
              <w:rPr>
                <w:rFonts w:cs="Times New Roman"/>
                <w:sz w:val="18"/>
                <w:szCs w:val="18"/>
                <w:lang w:val="en-US" w:bidi="th-TH"/>
              </w:rPr>
            </w:pPr>
            <w:r w:rsidRPr="00BD0CED">
              <w:rPr>
                <w:rFonts w:cs="Times New Roman"/>
                <w:sz w:val="18"/>
                <w:szCs w:val="18"/>
                <w:lang w:val="en-US" w:bidi="th-TH"/>
              </w:rPr>
              <w:t>Hedging</w:t>
            </w:r>
          </w:p>
        </w:tc>
        <w:tc>
          <w:tcPr>
            <w:tcW w:w="236" w:type="dxa"/>
            <w:tcBorders>
              <w:top w:val="single" w:sz="4" w:space="0" w:color="auto"/>
            </w:tcBorders>
          </w:tcPr>
          <w:p w14:paraId="45F4FE2F" w14:textId="77777777" w:rsidR="00514084" w:rsidRPr="00BD0CED" w:rsidRDefault="00514084">
            <w:pPr>
              <w:spacing w:line="220" w:lineRule="exact"/>
              <w:ind w:left="-117" w:right="-90"/>
              <w:jc w:val="center"/>
              <w:rPr>
                <w:rFonts w:cs="Times New Roman"/>
                <w:sz w:val="18"/>
                <w:szCs w:val="18"/>
              </w:rPr>
            </w:pPr>
          </w:p>
        </w:tc>
        <w:tc>
          <w:tcPr>
            <w:tcW w:w="1024" w:type="dxa"/>
            <w:tcBorders>
              <w:top w:val="single" w:sz="4" w:space="0" w:color="auto"/>
            </w:tcBorders>
          </w:tcPr>
          <w:p w14:paraId="62C82451" w14:textId="77777777" w:rsidR="00514084" w:rsidRPr="00BD0CED" w:rsidRDefault="00514084">
            <w:pPr>
              <w:spacing w:line="220" w:lineRule="exact"/>
              <w:ind w:left="-117" w:right="-90"/>
              <w:jc w:val="center"/>
              <w:rPr>
                <w:rFonts w:cs="Times New Roman"/>
                <w:sz w:val="18"/>
                <w:szCs w:val="18"/>
              </w:rPr>
            </w:pPr>
          </w:p>
        </w:tc>
        <w:tc>
          <w:tcPr>
            <w:tcW w:w="270" w:type="dxa"/>
            <w:tcBorders>
              <w:top w:val="single" w:sz="4" w:space="0" w:color="auto"/>
            </w:tcBorders>
          </w:tcPr>
          <w:p w14:paraId="33263010" w14:textId="77777777" w:rsidR="00514084" w:rsidRPr="00BD0CED" w:rsidRDefault="00514084">
            <w:pPr>
              <w:spacing w:line="220" w:lineRule="exact"/>
              <w:ind w:left="-117" w:right="-90"/>
              <w:jc w:val="center"/>
              <w:rPr>
                <w:rFonts w:cs="Times New Roman"/>
                <w:sz w:val="18"/>
                <w:szCs w:val="18"/>
              </w:rPr>
            </w:pPr>
          </w:p>
        </w:tc>
        <w:tc>
          <w:tcPr>
            <w:tcW w:w="990" w:type="dxa"/>
            <w:tcBorders>
              <w:top w:val="single" w:sz="4" w:space="0" w:color="auto"/>
            </w:tcBorders>
          </w:tcPr>
          <w:p w14:paraId="5B0E9A39" w14:textId="77777777" w:rsidR="00514084" w:rsidRPr="00BD0CED" w:rsidRDefault="00514084">
            <w:pPr>
              <w:spacing w:line="220" w:lineRule="exact"/>
              <w:ind w:left="-117" w:right="-90"/>
              <w:jc w:val="center"/>
              <w:rPr>
                <w:rFonts w:cs="Times New Roman"/>
                <w:sz w:val="18"/>
                <w:szCs w:val="18"/>
              </w:rPr>
            </w:pPr>
          </w:p>
        </w:tc>
        <w:tc>
          <w:tcPr>
            <w:tcW w:w="236" w:type="dxa"/>
            <w:tcBorders>
              <w:top w:val="single" w:sz="4" w:space="0" w:color="auto"/>
            </w:tcBorders>
          </w:tcPr>
          <w:p w14:paraId="5A3F5053" w14:textId="77777777" w:rsidR="00514084" w:rsidRPr="00BD0CED" w:rsidRDefault="00514084">
            <w:pPr>
              <w:spacing w:line="220" w:lineRule="exact"/>
              <w:ind w:left="-117" w:right="-90"/>
              <w:jc w:val="center"/>
              <w:rPr>
                <w:rFonts w:cs="Times New Roman"/>
                <w:sz w:val="18"/>
                <w:szCs w:val="18"/>
              </w:rPr>
            </w:pPr>
          </w:p>
        </w:tc>
        <w:tc>
          <w:tcPr>
            <w:tcW w:w="1114" w:type="dxa"/>
            <w:tcBorders>
              <w:top w:val="single" w:sz="4" w:space="0" w:color="auto"/>
            </w:tcBorders>
            <w:vAlign w:val="bottom"/>
          </w:tcPr>
          <w:p w14:paraId="49F97544"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Amortised</w:t>
            </w:r>
          </w:p>
        </w:tc>
        <w:tc>
          <w:tcPr>
            <w:tcW w:w="236" w:type="dxa"/>
            <w:tcBorders>
              <w:top w:val="single" w:sz="4" w:space="0" w:color="auto"/>
            </w:tcBorders>
          </w:tcPr>
          <w:p w14:paraId="021487E0" w14:textId="77777777" w:rsidR="00514084" w:rsidRPr="00BD0CED" w:rsidRDefault="00514084">
            <w:pPr>
              <w:spacing w:line="220" w:lineRule="exact"/>
              <w:ind w:left="-117" w:right="-90"/>
              <w:jc w:val="center"/>
              <w:rPr>
                <w:rFonts w:cs="Times New Roman"/>
                <w:sz w:val="18"/>
                <w:szCs w:val="18"/>
              </w:rPr>
            </w:pPr>
          </w:p>
        </w:tc>
        <w:tc>
          <w:tcPr>
            <w:tcW w:w="1114" w:type="dxa"/>
            <w:tcBorders>
              <w:top w:val="single" w:sz="4" w:space="0" w:color="auto"/>
            </w:tcBorders>
            <w:vAlign w:val="bottom"/>
          </w:tcPr>
          <w:p w14:paraId="68AD4B81" w14:textId="77777777" w:rsidR="00514084" w:rsidRPr="00BD0CED" w:rsidRDefault="00514084">
            <w:pPr>
              <w:spacing w:line="220" w:lineRule="exact"/>
              <w:ind w:left="-117" w:right="-90"/>
              <w:jc w:val="center"/>
              <w:rPr>
                <w:rFonts w:cs="Times New Roman"/>
                <w:sz w:val="18"/>
                <w:szCs w:val="18"/>
              </w:rPr>
            </w:pPr>
          </w:p>
        </w:tc>
        <w:tc>
          <w:tcPr>
            <w:tcW w:w="270" w:type="dxa"/>
          </w:tcPr>
          <w:p w14:paraId="5B36775E" w14:textId="77777777" w:rsidR="00514084" w:rsidRPr="00BD0CED" w:rsidRDefault="00514084">
            <w:pPr>
              <w:spacing w:line="220" w:lineRule="exact"/>
              <w:ind w:left="-117" w:right="-90"/>
              <w:jc w:val="center"/>
              <w:rPr>
                <w:rFonts w:cs="Times New Roman"/>
                <w:sz w:val="18"/>
                <w:szCs w:val="18"/>
              </w:rPr>
            </w:pPr>
          </w:p>
        </w:tc>
        <w:tc>
          <w:tcPr>
            <w:tcW w:w="1080" w:type="dxa"/>
            <w:tcBorders>
              <w:top w:val="single" w:sz="4" w:space="0" w:color="auto"/>
            </w:tcBorders>
            <w:vAlign w:val="bottom"/>
          </w:tcPr>
          <w:p w14:paraId="538E4A62" w14:textId="77777777" w:rsidR="00514084" w:rsidRPr="00BD0CED" w:rsidRDefault="00514084">
            <w:pPr>
              <w:spacing w:line="220" w:lineRule="exact"/>
              <w:ind w:left="-117" w:right="-90"/>
              <w:jc w:val="center"/>
              <w:rPr>
                <w:rFonts w:cs="Times New Roman"/>
                <w:sz w:val="18"/>
                <w:szCs w:val="18"/>
              </w:rPr>
            </w:pPr>
          </w:p>
        </w:tc>
        <w:tc>
          <w:tcPr>
            <w:tcW w:w="236" w:type="dxa"/>
            <w:tcBorders>
              <w:top w:val="single" w:sz="4" w:space="0" w:color="auto"/>
            </w:tcBorders>
          </w:tcPr>
          <w:p w14:paraId="14C86766" w14:textId="77777777" w:rsidR="00514084" w:rsidRPr="00BD0CED" w:rsidRDefault="00514084">
            <w:pPr>
              <w:spacing w:line="220" w:lineRule="exact"/>
              <w:ind w:left="-117" w:right="-90"/>
              <w:jc w:val="center"/>
              <w:rPr>
                <w:rFonts w:cs="Times New Roman"/>
                <w:sz w:val="18"/>
                <w:szCs w:val="18"/>
              </w:rPr>
            </w:pPr>
          </w:p>
        </w:tc>
        <w:tc>
          <w:tcPr>
            <w:tcW w:w="1114" w:type="dxa"/>
            <w:tcBorders>
              <w:top w:val="single" w:sz="4" w:space="0" w:color="auto"/>
            </w:tcBorders>
          </w:tcPr>
          <w:p w14:paraId="673366B4" w14:textId="77777777" w:rsidR="00514084" w:rsidRPr="00BD0CED" w:rsidRDefault="00514084">
            <w:pPr>
              <w:spacing w:line="220" w:lineRule="exact"/>
              <w:ind w:left="-117" w:right="-90"/>
              <w:jc w:val="center"/>
              <w:rPr>
                <w:rFonts w:cs="Times New Roman"/>
                <w:sz w:val="18"/>
                <w:szCs w:val="18"/>
              </w:rPr>
            </w:pPr>
          </w:p>
        </w:tc>
        <w:tc>
          <w:tcPr>
            <w:tcW w:w="270" w:type="dxa"/>
            <w:tcBorders>
              <w:top w:val="single" w:sz="4" w:space="0" w:color="auto"/>
            </w:tcBorders>
          </w:tcPr>
          <w:p w14:paraId="39F7FF80" w14:textId="77777777" w:rsidR="00514084" w:rsidRPr="00BD0CED" w:rsidRDefault="00514084">
            <w:pPr>
              <w:spacing w:line="220" w:lineRule="exact"/>
              <w:ind w:left="-117" w:right="-90"/>
              <w:jc w:val="center"/>
              <w:rPr>
                <w:rFonts w:cs="Times New Roman"/>
                <w:sz w:val="18"/>
                <w:szCs w:val="18"/>
              </w:rPr>
            </w:pPr>
          </w:p>
        </w:tc>
        <w:tc>
          <w:tcPr>
            <w:tcW w:w="1080" w:type="dxa"/>
            <w:tcBorders>
              <w:top w:val="single" w:sz="4" w:space="0" w:color="auto"/>
            </w:tcBorders>
          </w:tcPr>
          <w:p w14:paraId="7A11B1DB" w14:textId="77777777" w:rsidR="00514084" w:rsidRPr="00BD0CED" w:rsidRDefault="00514084">
            <w:pPr>
              <w:spacing w:line="220" w:lineRule="exact"/>
              <w:ind w:left="-117" w:right="-90"/>
              <w:jc w:val="center"/>
              <w:rPr>
                <w:rFonts w:cs="Times New Roman"/>
                <w:sz w:val="18"/>
                <w:szCs w:val="18"/>
              </w:rPr>
            </w:pPr>
          </w:p>
        </w:tc>
        <w:tc>
          <w:tcPr>
            <w:tcW w:w="243" w:type="dxa"/>
            <w:gridSpan w:val="2"/>
            <w:tcBorders>
              <w:top w:val="single" w:sz="4" w:space="0" w:color="auto"/>
            </w:tcBorders>
          </w:tcPr>
          <w:p w14:paraId="13E10F07" w14:textId="77777777" w:rsidR="00514084" w:rsidRPr="00BD0CED" w:rsidRDefault="00514084">
            <w:pPr>
              <w:spacing w:line="220" w:lineRule="exact"/>
              <w:ind w:left="-117" w:right="-90"/>
              <w:jc w:val="center"/>
              <w:rPr>
                <w:rFonts w:cs="Times New Roman"/>
                <w:sz w:val="18"/>
                <w:szCs w:val="18"/>
              </w:rPr>
            </w:pPr>
          </w:p>
        </w:tc>
        <w:tc>
          <w:tcPr>
            <w:tcW w:w="1107" w:type="dxa"/>
            <w:tcBorders>
              <w:top w:val="single" w:sz="4" w:space="0" w:color="auto"/>
            </w:tcBorders>
          </w:tcPr>
          <w:p w14:paraId="3C0A4BBF" w14:textId="77777777" w:rsidR="00514084" w:rsidRPr="00BD0CED" w:rsidRDefault="00514084">
            <w:pPr>
              <w:spacing w:line="220" w:lineRule="exact"/>
              <w:ind w:left="-117" w:right="-90"/>
              <w:jc w:val="center"/>
              <w:rPr>
                <w:rFonts w:cs="Times New Roman"/>
                <w:sz w:val="18"/>
                <w:szCs w:val="18"/>
              </w:rPr>
            </w:pPr>
          </w:p>
        </w:tc>
      </w:tr>
      <w:tr w:rsidR="00514084" w:rsidRPr="00BD0CED" w14:paraId="644D0D52" w14:textId="77777777">
        <w:trPr>
          <w:cantSplit/>
        </w:trPr>
        <w:tc>
          <w:tcPr>
            <w:tcW w:w="2880" w:type="dxa"/>
          </w:tcPr>
          <w:p w14:paraId="5200CCB8" w14:textId="77777777" w:rsidR="00514084" w:rsidRPr="00BD0CED" w:rsidRDefault="00514084">
            <w:pPr>
              <w:tabs>
                <w:tab w:val="left" w:pos="250"/>
              </w:tabs>
              <w:spacing w:line="220" w:lineRule="exact"/>
              <w:ind w:left="-18" w:right="-270"/>
              <w:rPr>
                <w:rFonts w:cs="Times New Roman"/>
                <w:b/>
                <w:bCs/>
                <w:sz w:val="18"/>
                <w:szCs w:val="18"/>
                <w:cs/>
                <w:lang w:bidi="th-TH"/>
              </w:rPr>
            </w:pPr>
          </w:p>
        </w:tc>
        <w:tc>
          <w:tcPr>
            <w:tcW w:w="450" w:type="dxa"/>
          </w:tcPr>
          <w:p w14:paraId="03BA85B1" w14:textId="77777777" w:rsidR="00514084" w:rsidRPr="00BD0CED" w:rsidRDefault="00514084">
            <w:pPr>
              <w:spacing w:line="220" w:lineRule="exact"/>
              <w:ind w:left="-472" w:right="-462"/>
              <w:jc w:val="center"/>
              <w:rPr>
                <w:rFonts w:cs="Times New Roman"/>
                <w:i/>
                <w:iCs/>
                <w:sz w:val="18"/>
                <w:szCs w:val="18"/>
              </w:rPr>
            </w:pPr>
            <w:r w:rsidRPr="00BD0CED">
              <w:rPr>
                <w:rFonts w:cs="Times New Roman"/>
                <w:i/>
                <w:iCs/>
                <w:sz w:val="18"/>
                <w:szCs w:val="18"/>
              </w:rPr>
              <w:t>Note</w:t>
            </w:r>
          </w:p>
        </w:tc>
        <w:tc>
          <w:tcPr>
            <w:tcW w:w="1080" w:type="dxa"/>
            <w:vAlign w:val="bottom"/>
          </w:tcPr>
          <w:p w14:paraId="25A7786C" w14:textId="77777777" w:rsidR="00514084" w:rsidRPr="00BD0CED" w:rsidRDefault="00514084">
            <w:pPr>
              <w:spacing w:line="220" w:lineRule="exact"/>
              <w:ind w:left="-117" w:right="-108"/>
              <w:jc w:val="center"/>
              <w:rPr>
                <w:rFonts w:cs="Times New Roman"/>
                <w:sz w:val="18"/>
                <w:szCs w:val="18"/>
                <w:lang w:val="en-US"/>
              </w:rPr>
            </w:pPr>
            <w:r w:rsidRPr="00BD0CED">
              <w:rPr>
                <w:rFonts w:cs="Times New Roman"/>
                <w:sz w:val="18"/>
                <w:szCs w:val="18"/>
              </w:rPr>
              <w:t>instruments</w:t>
            </w:r>
          </w:p>
        </w:tc>
        <w:tc>
          <w:tcPr>
            <w:tcW w:w="236" w:type="dxa"/>
          </w:tcPr>
          <w:p w14:paraId="24C385A7" w14:textId="77777777" w:rsidR="00514084" w:rsidRPr="00BD0CED" w:rsidRDefault="00514084">
            <w:pPr>
              <w:spacing w:line="220" w:lineRule="exact"/>
              <w:ind w:left="-117" w:right="-90"/>
              <w:jc w:val="center"/>
              <w:rPr>
                <w:rFonts w:cs="Times New Roman"/>
                <w:sz w:val="18"/>
                <w:szCs w:val="18"/>
              </w:rPr>
            </w:pPr>
          </w:p>
        </w:tc>
        <w:tc>
          <w:tcPr>
            <w:tcW w:w="1024" w:type="dxa"/>
          </w:tcPr>
          <w:p w14:paraId="7BEB16E7"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FVTPL</w:t>
            </w:r>
          </w:p>
        </w:tc>
        <w:tc>
          <w:tcPr>
            <w:tcW w:w="270" w:type="dxa"/>
          </w:tcPr>
          <w:p w14:paraId="04DAA7D0" w14:textId="77777777" w:rsidR="00514084" w:rsidRPr="00BD0CED" w:rsidRDefault="00514084">
            <w:pPr>
              <w:spacing w:line="220" w:lineRule="exact"/>
              <w:ind w:left="-117" w:right="-90"/>
              <w:jc w:val="center"/>
              <w:rPr>
                <w:rFonts w:cs="Times New Roman"/>
                <w:sz w:val="18"/>
                <w:szCs w:val="18"/>
              </w:rPr>
            </w:pPr>
          </w:p>
        </w:tc>
        <w:tc>
          <w:tcPr>
            <w:tcW w:w="990" w:type="dxa"/>
          </w:tcPr>
          <w:p w14:paraId="53648ED5"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FVOCI</w:t>
            </w:r>
          </w:p>
        </w:tc>
        <w:tc>
          <w:tcPr>
            <w:tcW w:w="236" w:type="dxa"/>
          </w:tcPr>
          <w:p w14:paraId="53C86B07" w14:textId="77777777" w:rsidR="00514084" w:rsidRPr="00BD0CED" w:rsidRDefault="00514084">
            <w:pPr>
              <w:spacing w:line="220" w:lineRule="exact"/>
              <w:ind w:left="-117" w:right="-90"/>
              <w:jc w:val="center"/>
              <w:rPr>
                <w:rFonts w:cs="Times New Roman"/>
                <w:sz w:val="18"/>
                <w:szCs w:val="18"/>
              </w:rPr>
            </w:pPr>
          </w:p>
        </w:tc>
        <w:tc>
          <w:tcPr>
            <w:tcW w:w="1114" w:type="dxa"/>
            <w:vAlign w:val="bottom"/>
          </w:tcPr>
          <w:p w14:paraId="4ABEC9BA"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lang w:bidi="th-TH"/>
              </w:rPr>
              <w:t>cost</w:t>
            </w:r>
          </w:p>
        </w:tc>
        <w:tc>
          <w:tcPr>
            <w:tcW w:w="236" w:type="dxa"/>
          </w:tcPr>
          <w:p w14:paraId="144DCAC7" w14:textId="77777777" w:rsidR="00514084" w:rsidRPr="00BD0CED" w:rsidRDefault="00514084">
            <w:pPr>
              <w:spacing w:line="220" w:lineRule="exact"/>
              <w:ind w:left="-117" w:right="-90"/>
              <w:jc w:val="center"/>
              <w:rPr>
                <w:rFonts w:cs="Times New Roman"/>
                <w:sz w:val="18"/>
                <w:szCs w:val="18"/>
              </w:rPr>
            </w:pPr>
          </w:p>
        </w:tc>
        <w:tc>
          <w:tcPr>
            <w:tcW w:w="1114" w:type="dxa"/>
            <w:vAlign w:val="bottom"/>
          </w:tcPr>
          <w:p w14:paraId="0768DE7B"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Total</w:t>
            </w:r>
          </w:p>
        </w:tc>
        <w:tc>
          <w:tcPr>
            <w:tcW w:w="270" w:type="dxa"/>
          </w:tcPr>
          <w:p w14:paraId="5D2BD246" w14:textId="77777777" w:rsidR="00514084" w:rsidRPr="00BD0CED" w:rsidRDefault="00514084">
            <w:pPr>
              <w:spacing w:line="220" w:lineRule="exact"/>
              <w:ind w:left="-117" w:right="-90"/>
              <w:jc w:val="center"/>
              <w:rPr>
                <w:rFonts w:cs="Times New Roman"/>
                <w:sz w:val="18"/>
                <w:szCs w:val="18"/>
              </w:rPr>
            </w:pPr>
          </w:p>
        </w:tc>
        <w:tc>
          <w:tcPr>
            <w:tcW w:w="1080" w:type="dxa"/>
            <w:vAlign w:val="bottom"/>
          </w:tcPr>
          <w:p w14:paraId="752EAD1B"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Level 1</w:t>
            </w:r>
          </w:p>
        </w:tc>
        <w:tc>
          <w:tcPr>
            <w:tcW w:w="236" w:type="dxa"/>
          </w:tcPr>
          <w:p w14:paraId="1AB3D14F" w14:textId="77777777" w:rsidR="00514084" w:rsidRPr="00BD0CED" w:rsidRDefault="00514084">
            <w:pPr>
              <w:spacing w:line="220" w:lineRule="exact"/>
              <w:ind w:left="-117" w:right="-90"/>
              <w:jc w:val="center"/>
              <w:rPr>
                <w:rFonts w:cs="Times New Roman"/>
                <w:sz w:val="18"/>
                <w:szCs w:val="18"/>
              </w:rPr>
            </w:pPr>
          </w:p>
        </w:tc>
        <w:tc>
          <w:tcPr>
            <w:tcW w:w="1114" w:type="dxa"/>
          </w:tcPr>
          <w:p w14:paraId="7F7177C5"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Level 2</w:t>
            </w:r>
          </w:p>
        </w:tc>
        <w:tc>
          <w:tcPr>
            <w:tcW w:w="270" w:type="dxa"/>
          </w:tcPr>
          <w:p w14:paraId="3F0CC9FC" w14:textId="77777777" w:rsidR="00514084" w:rsidRPr="00BD0CED" w:rsidRDefault="00514084">
            <w:pPr>
              <w:spacing w:line="220" w:lineRule="exact"/>
              <w:ind w:left="-117" w:right="-90"/>
              <w:jc w:val="center"/>
              <w:rPr>
                <w:rFonts w:cs="Times New Roman"/>
                <w:sz w:val="18"/>
                <w:szCs w:val="18"/>
              </w:rPr>
            </w:pPr>
          </w:p>
        </w:tc>
        <w:tc>
          <w:tcPr>
            <w:tcW w:w="1080" w:type="dxa"/>
          </w:tcPr>
          <w:p w14:paraId="68ADA77B"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Level 3</w:t>
            </w:r>
          </w:p>
        </w:tc>
        <w:tc>
          <w:tcPr>
            <w:tcW w:w="243" w:type="dxa"/>
            <w:gridSpan w:val="2"/>
          </w:tcPr>
          <w:p w14:paraId="68FEF8D7" w14:textId="77777777" w:rsidR="00514084" w:rsidRPr="00BD0CED" w:rsidRDefault="00514084">
            <w:pPr>
              <w:spacing w:line="220" w:lineRule="exact"/>
              <w:ind w:left="-117" w:right="-90"/>
              <w:jc w:val="center"/>
              <w:rPr>
                <w:rFonts w:cs="Times New Roman"/>
                <w:sz w:val="18"/>
                <w:szCs w:val="18"/>
              </w:rPr>
            </w:pPr>
          </w:p>
        </w:tc>
        <w:tc>
          <w:tcPr>
            <w:tcW w:w="1107" w:type="dxa"/>
          </w:tcPr>
          <w:p w14:paraId="189D442C" w14:textId="77777777" w:rsidR="00514084" w:rsidRPr="00BD0CED" w:rsidRDefault="00514084">
            <w:pPr>
              <w:spacing w:line="220" w:lineRule="exact"/>
              <w:ind w:left="-117" w:right="-90"/>
              <w:jc w:val="center"/>
              <w:rPr>
                <w:rFonts w:cs="Times New Roman"/>
                <w:sz w:val="18"/>
                <w:szCs w:val="18"/>
              </w:rPr>
            </w:pPr>
            <w:r w:rsidRPr="00BD0CED">
              <w:rPr>
                <w:rFonts w:cs="Times New Roman"/>
                <w:sz w:val="18"/>
                <w:szCs w:val="18"/>
              </w:rPr>
              <w:t>Total</w:t>
            </w:r>
          </w:p>
        </w:tc>
      </w:tr>
      <w:tr w:rsidR="00514084" w:rsidRPr="00BD0CED" w14:paraId="01FABB0B" w14:textId="77777777">
        <w:trPr>
          <w:cantSplit/>
        </w:trPr>
        <w:tc>
          <w:tcPr>
            <w:tcW w:w="2880" w:type="dxa"/>
          </w:tcPr>
          <w:p w14:paraId="7B04EB9C" w14:textId="77777777" w:rsidR="00514084" w:rsidRPr="00BD0CED" w:rsidRDefault="00514084">
            <w:pPr>
              <w:tabs>
                <w:tab w:val="left" w:pos="250"/>
              </w:tabs>
              <w:spacing w:line="220" w:lineRule="exact"/>
              <w:ind w:left="-18" w:right="-270"/>
              <w:rPr>
                <w:rFonts w:cs="Times New Roman"/>
                <w:b/>
                <w:bCs/>
                <w:sz w:val="18"/>
                <w:szCs w:val="18"/>
                <w:cs/>
                <w:lang w:bidi="th-TH"/>
              </w:rPr>
            </w:pPr>
          </w:p>
        </w:tc>
        <w:tc>
          <w:tcPr>
            <w:tcW w:w="450" w:type="dxa"/>
          </w:tcPr>
          <w:p w14:paraId="06CFC44C" w14:textId="77777777" w:rsidR="00514084" w:rsidRPr="00BD0CED" w:rsidRDefault="00514084">
            <w:pPr>
              <w:spacing w:line="220" w:lineRule="exact"/>
              <w:ind w:left="-200" w:right="-274"/>
              <w:jc w:val="center"/>
              <w:rPr>
                <w:rFonts w:cs="Times New Roman"/>
                <w:i/>
                <w:iCs/>
                <w:sz w:val="18"/>
                <w:szCs w:val="18"/>
              </w:rPr>
            </w:pPr>
          </w:p>
        </w:tc>
        <w:tc>
          <w:tcPr>
            <w:tcW w:w="11700" w:type="dxa"/>
            <w:gridSpan w:val="18"/>
          </w:tcPr>
          <w:p w14:paraId="6BAA5E90" w14:textId="57946466" w:rsidR="00514084" w:rsidRPr="00BD0CED" w:rsidRDefault="00514084">
            <w:pPr>
              <w:spacing w:line="220" w:lineRule="exact"/>
              <w:ind w:left="-117" w:right="-90"/>
              <w:jc w:val="center"/>
              <w:rPr>
                <w:rFonts w:cs="Times New Roman"/>
                <w:i/>
                <w:iCs/>
                <w:sz w:val="18"/>
                <w:szCs w:val="18"/>
              </w:rPr>
            </w:pPr>
            <w:r w:rsidRPr="00BD0CED">
              <w:rPr>
                <w:rFonts w:cs="Times New Roman"/>
                <w:i/>
                <w:iCs/>
                <w:sz w:val="18"/>
                <w:szCs w:val="18"/>
              </w:rPr>
              <w:t>(</w:t>
            </w:r>
            <w:r w:rsidR="00534887">
              <w:rPr>
                <w:rFonts w:cs="Times New Roman"/>
                <w:i/>
                <w:iCs/>
                <w:sz w:val="18"/>
                <w:szCs w:val="18"/>
              </w:rPr>
              <w:t>i</w:t>
            </w:r>
            <w:r w:rsidRPr="00BD0CED">
              <w:rPr>
                <w:rFonts w:cs="Times New Roman"/>
                <w:i/>
                <w:iCs/>
                <w:sz w:val="18"/>
                <w:szCs w:val="18"/>
              </w:rPr>
              <w:t>n thousand Baht)</w:t>
            </w:r>
          </w:p>
        </w:tc>
      </w:tr>
      <w:tr w:rsidR="00514084" w:rsidRPr="00BD0CED" w14:paraId="6738E334" w14:textId="77777777">
        <w:trPr>
          <w:cantSplit/>
        </w:trPr>
        <w:tc>
          <w:tcPr>
            <w:tcW w:w="2880" w:type="dxa"/>
          </w:tcPr>
          <w:p w14:paraId="0AE64AE0" w14:textId="0B0BA98F" w:rsidR="00514084" w:rsidRPr="00BD0CED" w:rsidRDefault="002A67AF" w:rsidP="00514084">
            <w:pPr>
              <w:tabs>
                <w:tab w:val="left" w:pos="250"/>
              </w:tabs>
              <w:spacing w:line="220" w:lineRule="exact"/>
              <w:ind w:left="-18" w:right="-270"/>
              <w:rPr>
                <w:rFonts w:cs="Times New Roman"/>
                <w:b/>
                <w:bCs/>
                <w:i/>
                <w:iCs/>
                <w:sz w:val="18"/>
                <w:szCs w:val="18"/>
                <w:cs/>
                <w:lang w:bidi="th-TH"/>
              </w:rPr>
            </w:pPr>
            <w:r>
              <w:rPr>
                <w:rFonts w:cs="Times New Roman"/>
                <w:b/>
                <w:bCs/>
                <w:sz w:val="18"/>
                <w:szCs w:val="18"/>
                <w:lang w:bidi="th-TH"/>
              </w:rPr>
              <w:t xml:space="preserve">30 June </w:t>
            </w:r>
            <w:r w:rsidR="00514084" w:rsidRPr="00BD0CED">
              <w:rPr>
                <w:rFonts w:cs="Times New Roman"/>
                <w:b/>
                <w:bCs/>
                <w:sz w:val="18"/>
                <w:szCs w:val="18"/>
                <w:lang w:bidi="th-TH"/>
              </w:rPr>
              <w:t>202</w:t>
            </w:r>
            <w:r>
              <w:rPr>
                <w:rFonts w:cs="Times New Roman"/>
                <w:b/>
                <w:bCs/>
                <w:sz w:val="18"/>
                <w:szCs w:val="18"/>
                <w:lang w:bidi="th-TH"/>
              </w:rPr>
              <w:t>5</w:t>
            </w:r>
          </w:p>
        </w:tc>
        <w:tc>
          <w:tcPr>
            <w:tcW w:w="450" w:type="dxa"/>
          </w:tcPr>
          <w:p w14:paraId="3FD3177E" w14:textId="77777777" w:rsidR="00514084" w:rsidRPr="00BD0CED" w:rsidRDefault="00514084" w:rsidP="00514084">
            <w:pPr>
              <w:spacing w:line="220" w:lineRule="exact"/>
              <w:ind w:left="-200" w:right="-274"/>
              <w:rPr>
                <w:rFonts w:cs="Times New Roman"/>
                <w:i/>
                <w:iCs/>
                <w:sz w:val="18"/>
                <w:szCs w:val="18"/>
              </w:rPr>
            </w:pPr>
          </w:p>
        </w:tc>
        <w:tc>
          <w:tcPr>
            <w:tcW w:w="1080" w:type="dxa"/>
            <w:vAlign w:val="bottom"/>
          </w:tcPr>
          <w:p w14:paraId="20391C60" w14:textId="77777777" w:rsidR="00514084" w:rsidRPr="00514084" w:rsidRDefault="00514084" w:rsidP="00514084">
            <w:pPr>
              <w:tabs>
                <w:tab w:val="decimal" w:pos="880"/>
              </w:tabs>
              <w:spacing w:line="220" w:lineRule="exact"/>
              <w:ind w:left="-135" w:right="-108"/>
              <w:rPr>
                <w:rFonts w:cs="Times New Roman"/>
                <w:sz w:val="18"/>
                <w:szCs w:val="18"/>
              </w:rPr>
            </w:pPr>
          </w:p>
        </w:tc>
        <w:tc>
          <w:tcPr>
            <w:tcW w:w="236" w:type="dxa"/>
          </w:tcPr>
          <w:p w14:paraId="4A0250BD" w14:textId="77777777" w:rsidR="00514084" w:rsidRPr="00514084" w:rsidRDefault="00514084" w:rsidP="00514084">
            <w:pPr>
              <w:tabs>
                <w:tab w:val="decimal" w:pos="880"/>
              </w:tabs>
              <w:spacing w:line="220" w:lineRule="exact"/>
              <w:ind w:left="-135" w:right="-108"/>
              <w:rPr>
                <w:rFonts w:cs="Times New Roman"/>
                <w:sz w:val="18"/>
                <w:szCs w:val="18"/>
                <w:rtl/>
                <w:cs/>
              </w:rPr>
            </w:pPr>
          </w:p>
        </w:tc>
        <w:tc>
          <w:tcPr>
            <w:tcW w:w="1024" w:type="dxa"/>
          </w:tcPr>
          <w:p w14:paraId="55E02F89" w14:textId="77777777" w:rsidR="00514084" w:rsidRPr="00514084" w:rsidRDefault="00514084" w:rsidP="00514084">
            <w:pPr>
              <w:tabs>
                <w:tab w:val="decimal" w:pos="735"/>
              </w:tabs>
              <w:spacing w:line="220" w:lineRule="exact"/>
              <w:ind w:left="-135" w:right="-108"/>
              <w:rPr>
                <w:rFonts w:cs="Times New Roman"/>
                <w:sz w:val="18"/>
                <w:szCs w:val="18"/>
                <w:rtl/>
                <w:cs/>
              </w:rPr>
            </w:pPr>
          </w:p>
        </w:tc>
        <w:tc>
          <w:tcPr>
            <w:tcW w:w="270" w:type="dxa"/>
          </w:tcPr>
          <w:p w14:paraId="148C828C" w14:textId="77777777" w:rsidR="00514084" w:rsidRPr="00BD0CED" w:rsidRDefault="00514084" w:rsidP="00514084">
            <w:pPr>
              <w:tabs>
                <w:tab w:val="decimal" w:pos="880"/>
              </w:tabs>
              <w:spacing w:line="220" w:lineRule="exact"/>
              <w:ind w:left="-135" w:right="-108"/>
              <w:rPr>
                <w:rFonts w:cs="Times New Roman"/>
                <w:sz w:val="18"/>
                <w:szCs w:val="18"/>
                <w:rtl/>
                <w:cs/>
              </w:rPr>
            </w:pPr>
          </w:p>
        </w:tc>
        <w:tc>
          <w:tcPr>
            <w:tcW w:w="990" w:type="dxa"/>
          </w:tcPr>
          <w:p w14:paraId="6D78FE49" w14:textId="77777777" w:rsidR="00514084" w:rsidRPr="00514084" w:rsidRDefault="00514084" w:rsidP="00514084">
            <w:pPr>
              <w:tabs>
                <w:tab w:val="decimal" w:pos="795"/>
              </w:tabs>
              <w:spacing w:line="220" w:lineRule="exact"/>
              <w:ind w:left="-135" w:right="-108"/>
              <w:rPr>
                <w:rFonts w:cs="Times New Roman"/>
                <w:sz w:val="18"/>
                <w:szCs w:val="18"/>
                <w:rtl/>
                <w:cs/>
              </w:rPr>
            </w:pPr>
          </w:p>
        </w:tc>
        <w:tc>
          <w:tcPr>
            <w:tcW w:w="236" w:type="dxa"/>
          </w:tcPr>
          <w:p w14:paraId="55C03705" w14:textId="77777777" w:rsidR="00514084" w:rsidRPr="00514084" w:rsidRDefault="00514084" w:rsidP="00514084">
            <w:pPr>
              <w:tabs>
                <w:tab w:val="decimal" w:pos="880"/>
              </w:tabs>
              <w:spacing w:line="220" w:lineRule="exact"/>
              <w:ind w:left="-135" w:right="-108"/>
              <w:rPr>
                <w:rFonts w:cs="Times New Roman"/>
                <w:sz w:val="18"/>
                <w:szCs w:val="18"/>
                <w:rtl/>
                <w:cs/>
              </w:rPr>
            </w:pPr>
          </w:p>
        </w:tc>
        <w:tc>
          <w:tcPr>
            <w:tcW w:w="1114" w:type="dxa"/>
            <w:vAlign w:val="bottom"/>
          </w:tcPr>
          <w:p w14:paraId="4A0BA870" w14:textId="77777777" w:rsidR="00514084" w:rsidRPr="00514084" w:rsidRDefault="00514084" w:rsidP="00514084">
            <w:pPr>
              <w:tabs>
                <w:tab w:val="decimal" w:pos="893"/>
              </w:tabs>
              <w:spacing w:line="220" w:lineRule="exact"/>
              <w:ind w:left="-135" w:right="-108"/>
              <w:rPr>
                <w:rFonts w:cs="Times New Roman"/>
                <w:sz w:val="18"/>
                <w:szCs w:val="18"/>
              </w:rPr>
            </w:pPr>
          </w:p>
        </w:tc>
        <w:tc>
          <w:tcPr>
            <w:tcW w:w="236" w:type="dxa"/>
          </w:tcPr>
          <w:p w14:paraId="3C49A090" w14:textId="77777777" w:rsidR="00514084" w:rsidRPr="00514084" w:rsidRDefault="00514084" w:rsidP="00514084">
            <w:pPr>
              <w:tabs>
                <w:tab w:val="decimal" w:pos="880"/>
              </w:tabs>
              <w:spacing w:line="220" w:lineRule="exact"/>
              <w:ind w:left="-135" w:right="-108"/>
              <w:rPr>
                <w:rFonts w:cs="Times New Roman"/>
                <w:sz w:val="18"/>
                <w:szCs w:val="18"/>
              </w:rPr>
            </w:pPr>
          </w:p>
        </w:tc>
        <w:tc>
          <w:tcPr>
            <w:tcW w:w="1114" w:type="dxa"/>
            <w:vAlign w:val="bottom"/>
          </w:tcPr>
          <w:p w14:paraId="6FA17FEA" w14:textId="77777777" w:rsidR="00514084" w:rsidRPr="00514084" w:rsidRDefault="00514084" w:rsidP="00514084">
            <w:pPr>
              <w:tabs>
                <w:tab w:val="decimal" w:pos="893"/>
              </w:tabs>
              <w:spacing w:line="220" w:lineRule="exact"/>
              <w:ind w:left="-135" w:right="-108"/>
              <w:rPr>
                <w:rFonts w:cs="Times New Roman"/>
                <w:sz w:val="18"/>
                <w:szCs w:val="18"/>
              </w:rPr>
            </w:pPr>
          </w:p>
        </w:tc>
        <w:tc>
          <w:tcPr>
            <w:tcW w:w="270" w:type="dxa"/>
          </w:tcPr>
          <w:p w14:paraId="21B5186A" w14:textId="77777777" w:rsidR="00514084" w:rsidRPr="00514084" w:rsidRDefault="00514084" w:rsidP="00514084">
            <w:pPr>
              <w:tabs>
                <w:tab w:val="decimal" w:pos="880"/>
              </w:tabs>
              <w:spacing w:line="220" w:lineRule="exact"/>
              <w:ind w:left="-135" w:right="-108"/>
              <w:rPr>
                <w:rFonts w:cs="Times New Roman"/>
                <w:sz w:val="18"/>
                <w:szCs w:val="18"/>
              </w:rPr>
            </w:pPr>
          </w:p>
        </w:tc>
        <w:tc>
          <w:tcPr>
            <w:tcW w:w="1080" w:type="dxa"/>
            <w:vAlign w:val="bottom"/>
          </w:tcPr>
          <w:p w14:paraId="3B765D45" w14:textId="77777777" w:rsidR="00514084" w:rsidRPr="00514084" w:rsidRDefault="00514084" w:rsidP="00514084">
            <w:pPr>
              <w:tabs>
                <w:tab w:val="decimal" w:pos="795"/>
              </w:tabs>
              <w:spacing w:line="220" w:lineRule="exact"/>
              <w:ind w:left="-135" w:right="-108"/>
              <w:rPr>
                <w:rFonts w:cs="Times New Roman"/>
                <w:sz w:val="18"/>
                <w:szCs w:val="18"/>
              </w:rPr>
            </w:pPr>
          </w:p>
        </w:tc>
        <w:tc>
          <w:tcPr>
            <w:tcW w:w="236" w:type="dxa"/>
          </w:tcPr>
          <w:p w14:paraId="46E4F3D6" w14:textId="77777777" w:rsidR="00514084" w:rsidRPr="00514084" w:rsidRDefault="00514084" w:rsidP="00514084">
            <w:pPr>
              <w:tabs>
                <w:tab w:val="decimal" w:pos="880"/>
              </w:tabs>
              <w:spacing w:line="220" w:lineRule="exact"/>
              <w:ind w:left="-135" w:right="-108"/>
              <w:rPr>
                <w:rFonts w:cs="Times New Roman"/>
                <w:sz w:val="18"/>
                <w:szCs w:val="18"/>
              </w:rPr>
            </w:pPr>
          </w:p>
        </w:tc>
        <w:tc>
          <w:tcPr>
            <w:tcW w:w="1114" w:type="dxa"/>
            <w:vAlign w:val="bottom"/>
          </w:tcPr>
          <w:p w14:paraId="586B356D" w14:textId="77777777" w:rsidR="00514084" w:rsidRPr="00514084" w:rsidRDefault="00514084" w:rsidP="00514084">
            <w:pPr>
              <w:tabs>
                <w:tab w:val="decimal" w:pos="907"/>
              </w:tabs>
              <w:spacing w:line="220" w:lineRule="exact"/>
              <w:ind w:left="-135" w:right="-108"/>
              <w:rPr>
                <w:rFonts w:cs="Times New Roman"/>
                <w:sz w:val="18"/>
                <w:szCs w:val="18"/>
              </w:rPr>
            </w:pPr>
          </w:p>
        </w:tc>
        <w:tc>
          <w:tcPr>
            <w:tcW w:w="270" w:type="dxa"/>
          </w:tcPr>
          <w:p w14:paraId="23ED8AE3" w14:textId="77777777" w:rsidR="00514084" w:rsidRPr="00514084" w:rsidRDefault="00514084" w:rsidP="00514084">
            <w:pPr>
              <w:tabs>
                <w:tab w:val="decimal" w:pos="880"/>
              </w:tabs>
              <w:spacing w:line="220" w:lineRule="exact"/>
              <w:ind w:left="-135" w:right="-108"/>
              <w:rPr>
                <w:rFonts w:cs="Times New Roman"/>
                <w:sz w:val="18"/>
                <w:szCs w:val="18"/>
              </w:rPr>
            </w:pPr>
          </w:p>
        </w:tc>
        <w:tc>
          <w:tcPr>
            <w:tcW w:w="1080" w:type="dxa"/>
            <w:vAlign w:val="bottom"/>
          </w:tcPr>
          <w:p w14:paraId="6AF5FCB4" w14:textId="77777777" w:rsidR="00514084" w:rsidRPr="00514084" w:rsidRDefault="00514084" w:rsidP="00514084">
            <w:pPr>
              <w:tabs>
                <w:tab w:val="decimal" w:pos="878"/>
              </w:tabs>
              <w:spacing w:line="220" w:lineRule="exact"/>
              <w:ind w:left="-135" w:right="-108"/>
              <w:rPr>
                <w:rFonts w:cs="Times New Roman"/>
                <w:sz w:val="18"/>
                <w:szCs w:val="18"/>
              </w:rPr>
            </w:pPr>
          </w:p>
        </w:tc>
        <w:tc>
          <w:tcPr>
            <w:tcW w:w="243" w:type="dxa"/>
            <w:gridSpan w:val="2"/>
          </w:tcPr>
          <w:p w14:paraId="79EC8836" w14:textId="77777777" w:rsidR="00514084" w:rsidRPr="00514084" w:rsidRDefault="00514084" w:rsidP="00514084">
            <w:pPr>
              <w:tabs>
                <w:tab w:val="decimal" w:pos="880"/>
              </w:tabs>
              <w:spacing w:line="220" w:lineRule="exact"/>
              <w:ind w:left="-135" w:right="-108"/>
              <w:rPr>
                <w:rFonts w:cs="Times New Roman"/>
                <w:sz w:val="18"/>
                <w:szCs w:val="18"/>
              </w:rPr>
            </w:pPr>
          </w:p>
        </w:tc>
        <w:tc>
          <w:tcPr>
            <w:tcW w:w="1107" w:type="dxa"/>
            <w:vAlign w:val="bottom"/>
          </w:tcPr>
          <w:p w14:paraId="02328585" w14:textId="77777777" w:rsidR="00514084" w:rsidRPr="00514084" w:rsidRDefault="00514084" w:rsidP="00514084">
            <w:pPr>
              <w:tabs>
                <w:tab w:val="decimal" w:pos="822"/>
              </w:tabs>
              <w:spacing w:line="220" w:lineRule="exact"/>
              <w:ind w:left="-117" w:right="-90"/>
              <w:rPr>
                <w:rFonts w:cs="Times New Roman"/>
                <w:sz w:val="18"/>
                <w:szCs w:val="18"/>
              </w:rPr>
            </w:pPr>
          </w:p>
        </w:tc>
      </w:tr>
      <w:tr w:rsidR="00514084" w:rsidRPr="00BD0CED" w14:paraId="1583E30F" w14:textId="77777777">
        <w:trPr>
          <w:cantSplit/>
        </w:trPr>
        <w:tc>
          <w:tcPr>
            <w:tcW w:w="2880" w:type="dxa"/>
          </w:tcPr>
          <w:p w14:paraId="0C714253" w14:textId="77777777" w:rsidR="00514084" w:rsidRPr="00BD0CED" w:rsidRDefault="00514084" w:rsidP="00514084">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assets</w:t>
            </w:r>
          </w:p>
        </w:tc>
        <w:tc>
          <w:tcPr>
            <w:tcW w:w="450" w:type="dxa"/>
          </w:tcPr>
          <w:p w14:paraId="700A1B01" w14:textId="77777777" w:rsidR="00514084" w:rsidRPr="00BD0CED" w:rsidRDefault="00514084" w:rsidP="00514084">
            <w:pPr>
              <w:spacing w:line="220" w:lineRule="exact"/>
              <w:ind w:left="-200" w:right="-274"/>
              <w:rPr>
                <w:rFonts w:cs="Times New Roman"/>
                <w:i/>
                <w:iCs/>
                <w:sz w:val="18"/>
                <w:szCs w:val="18"/>
              </w:rPr>
            </w:pPr>
          </w:p>
        </w:tc>
        <w:tc>
          <w:tcPr>
            <w:tcW w:w="1080" w:type="dxa"/>
            <w:vAlign w:val="bottom"/>
          </w:tcPr>
          <w:p w14:paraId="4EBADFB0" w14:textId="77777777" w:rsidR="00514084" w:rsidRPr="00514084" w:rsidRDefault="00514084" w:rsidP="00514084">
            <w:pPr>
              <w:tabs>
                <w:tab w:val="decimal" w:pos="880"/>
              </w:tabs>
              <w:spacing w:line="220" w:lineRule="exact"/>
              <w:ind w:left="-135" w:right="-108"/>
              <w:rPr>
                <w:rFonts w:cs="Times New Roman"/>
                <w:sz w:val="18"/>
                <w:szCs w:val="18"/>
              </w:rPr>
            </w:pPr>
          </w:p>
        </w:tc>
        <w:tc>
          <w:tcPr>
            <w:tcW w:w="236" w:type="dxa"/>
          </w:tcPr>
          <w:p w14:paraId="7224332F" w14:textId="77777777" w:rsidR="00514084" w:rsidRPr="00514084" w:rsidRDefault="00514084" w:rsidP="00514084">
            <w:pPr>
              <w:tabs>
                <w:tab w:val="decimal" w:pos="880"/>
              </w:tabs>
              <w:spacing w:line="220" w:lineRule="exact"/>
              <w:ind w:left="-135" w:right="-108"/>
              <w:rPr>
                <w:rFonts w:cs="Times New Roman"/>
                <w:sz w:val="18"/>
                <w:szCs w:val="18"/>
                <w:rtl/>
                <w:cs/>
              </w:rPr>
            </w:pPr>
          </w:p>
        </w:tc>
        <w:tc>
          <w:tcPr>
            <w:tcW w:w="1024" w:type="dxa"/>
          </w:tcPr>
          <w:p w14:paraId="71CC8084" w14:textId="77777777" w:rsidR="00514084" w:rsidRPr="00514084" w:rsidRDefault="00514084" w:rsidP="00514084">
            <w:pPr>
              <w:tabs>
                <w:tab w:val="decimal" w:pos="735"/>
              </w:tabs>
              <w:spacing w:line="220" w:lineRule="exact"/>
              <w:ind w:left="-135" w:right="-108"/>
              <w:rPr>
                <w:rFonts w:cs="Times New Roman"/>
                <w:sz w:val="18"/>
                <w:szCs w:val="18"/>
                <w:rtl/>
                <w:cs/>
                <w:lang w:bidi="th-TH"/>
              </w:rPr>
            </w:pPr>
          </w:p>
        </w:tc>
        <w:tc>
          <w:tcPr>
            <w:tcW w:w="270" w:type="dxa"/>
          </w:tcPr>
          <w:p w14:paraId="4D6B3E44" w14:textId="77777777" w:rsidR="00514084" w:rsidRPr="00BD0CED" w:rsidRDefault="00514084" w:rsidP="00514084">
            <w:pPr>
              <w:tabs>
                <w:tab w:val="decimal" w:pos="880"/>
              </w:tabs>
              <w:spacing w:line="220" w:lineRule="exact"/>
              <w:ind w:left="-135" w:right="-108"/>
              <w:rPr>
                <w:rFonts w:cs="Times New Roman"/>
                <w:sz w:val="18"/>
                <w:szCs w:val="18"/>
                <w:rtl/>
                <w:cs/>
                <w:lang w:bidi="th-TH"/>
              </w:rPr>
            </w:pPr>
          </w:p>
        </w:tc>
        <w:tc>
          <w:tcPr>
            <w:tcW w:w="990" w:type="dxa"/>
          </w:tcPr>
          <w:p w14:paraId="2640895A" w14:textId="77777777" w:rsidR="00514084" w:rsidRPr="00514084" w:rsidRDefault="00514084" w:rsidP="00514084">
            <w:pPr>
              <w:tabs>
                <w:tab w:val="decimal" w:pos="795"/>
              </w:tabs>
              <w:spacing w:line="220" w:lineRule="exact"/>
              <w:ind w:left="-135" w:right="-108"/>
              <w:rPr>
                <w:rFonts w:cs="Times New Roman"/>
                <w:sz w:val="18"/>
                <w:szCs w:val="18"/>
                <w:rtl/>
                <w:cs/>
                <w:lang w:bidi="th-TH"/>
              </w:rPr>
            </w:pPr>
          </w:p>
        </w:tc>
        <w:tc>
          <w:tcPr>
            <w:tcW w:w="236" w:type="dxa"/>
          </w:tcPr>
          <w:p w14:paraId="14E20296" w14:textId="77777777" w:rsidR="00514084" w:rsidRPr="00514084" w:rsidRDefault="00514084" w:rsidP="00514084">
            <w:pPr>
              <w:tabs>
                <w:tab w:val="decimal" w:pos="880"/>
              </w:tabs>
              <w:spacing w:line="220" w:lineRule="exact"/>
              <w:ind w:left="-135" w:right="-108"/>
              <w:rPr>
                <w:rFonts w:cs="Times New Roman"/>
                <w:sz w:val="18"/>
                <w:szCs w:val="18"/>
                <w:rtl/>
                <w:cs/>
              </w:rPr>
            </w:pPr>
          </w:p>
        </w:tc>
        <w:tc>
          <w:tcPr>
            <w:tcW w:w="1114" w:type="dxa"/>
            <w:vAlign w:val="bottom"/>
          </w:tcPr>
          <w:p w14:paraId="3D89F382" w14:textId="77777777" w:rsidR="00514084" w:rsidRPr="00514084" w:rsidRDefault="00514084" w:rsidP="00514084">
            <w:pPr>
              <w:tabs>
                <w:tab w:val="decimal" w:pos="893"/>
              </w:tabs>
              <w:spacing w:line="220" w:lineRule="exact"/>
              <w:ind w:left="-135" w:right="-108"/>
              <w:rPr>
                <w:rFonts w:cs="Times New Roman"/>
                <w:sz w:val="18"/>
                <w:szCs w:val="18"/>
                <w:cs/>
                <w:lang w:bidi="th-TH"/>
              </w:rPr>
            </w:pPr>
          </w:p>
        </w:tc>
        <w:tc>
          <w:tcPr>
            <w:tcW w:w="236" w:type="dxa"/>
          </w:tcPr>
          <w:p w14:paraId="704F92D9" w14:textId="77777777" w:rsidR="00514084" w:rsidRPr="00514084" w:rsidRDefault="00514084" w:rsidP="00514084">
            <w:pPr>
              <w:tabs>
                <w:tab w:val="decimal" w:pos="880"/>
              </w:tabs>
              <w:spacing w:line="220" w:lineRule="exact"/>
              <w:ind w:left="-135" w:right="-108"/>
              <w:rPr>
                <w:rFonts w:cs="Times New Roman"/>
                <w:sz w:val="18"/>
                <w:szCs w:val="18"/>
              </w:rPr>
            </w:pPr>
          </w:p>
        </w:tc>
        <w:tc>
          <w:tcPr>
            <w:tcW w:w="1114" w:type="dxa"/>
            <w:vAlign w:val="bottom"/>
          </w:tcPr>
          <w:p w14:paraId="37C179C1" w14:textId="77777777" w:rsidR="00514084" w:rsidRPr="00514084" w:rsidRDefault="00514084" w:rsidP="00514084">
            <w:pPr>
              <w:tabs>
                <w:tab w:val="decimal" w:pos="893"/>
              </w:tabs>
              <w:spacing w:line="220" w:lineRule="exact"/>
              <w:ind w:left="-135" w:right="-108"/>
              <w:rPr>
                <w:rFonts w:cs="Times New Roman"/>
                <w:sz w:val="18"/>
                <w:szCs w:val="18"/>
              </w:rPr>
            </w:pPr>
          </w:p>
        </w:tc>
        <w:tc>
          <w:tcPr>
            <w:tcW w:w="270" w:type="dxa"/>
          </w:tcPr>
          <w:p w14:paraId="1468C2BF" w14:textId="77777777" w:rsidR="00514084" w:rsidRPr="00514084" w:rsidRDefault="00514084" w:rsidP="00514084">
            <w:pPr>
              <w:tabs>
                <w:tab w:val="decimal" w:pos="880"/>
              </w:tabs>
              <w:spacing w:line="220" w:lineRule="exact"/>
              <w:ind w:left="-135" w:right="-108"/>
              <w:rPr>
                <w:rFonts w:cs="Times New Roman"/>
                <w:sz w:val="18"/>
                <w:szCs w:val="18"/>
              </w:rPr>
            </w:pPr>
          </w:p>
        </w:tc>
        <w:tc>
          <w:tcPr>
            <w:tcW w:w="1080" w:type="dxa"/>
            <w:vAlign w:val="bottom"/>
          </w:tcPr>
          <w:p w14:paraId="1203E6DE" w14:textId="77777777" w:rsidR="00514084" w:rsidRPr="00514084" w:rsidRDefault="00514084" w:rsidP="00514084">
            <w:pPr>
              <w:tabs>
                <w:tab w:val="decimal" w:pos="795"/>
              </w:tabs>
              <w:spacing w:line="220" w:lineRule="exact"/>
              <w:ind w:left="-135" w:right="-108"/>
              <w:rPr>
                <w:rFonts w:cs="Times New Roman"/>
                <w:sz w:val="18"/>
                <w:szCs w:val="18"/>
              </w:rPr>
            </w:pPr>
          </w:p>
        </w:tc>
        <w:tc>
          <w:tcPr>
            <w:tcW w:w="236" w:type="dxa"/>
          </w:tcPr>
          <w:p w14:paraId="3ABC7F15" w14:textId="77777777" w:rsidR="00514084" w:rsidRPr="00514084" w:rsidRDefault="00514084" w:rsidP="00514084">
            <w:pPr>
              <w:tabs>
                <w:tab w:val="decimal" w:pos="880"/>
              </w:tabs>
              <w:spacing w:line="220" w:lineRule="exact"/>
              <w:ind w:left="-135" w:right="-108"/>
              <w:rPr>
                <w:rFonts w:cs="Times New Roman"/>
                <w:sz w:val="18"/>
                <w:szCs w:val="18"/>
              </w:rPr>
            </w:pPr>
          </w:p>
        </w:tc>
        <w:tc>
          <w:tcPr>
            <w:tcW w:w="1114" w:type="dxa"/>
            <w:vAlign w:val="bottom"/>
          </w:tcPr>
          <w:p w14:paraId="6C641773" w14:textId="77777777" w:rsidR="00514084" w:rsidRPr="00514084" w:rsidRDefault="00514084" w:rsidP="00514084">
            <w:pPr>
              <w:tabs>
                <w:tab w:val="decimal" w:pos="907"/>
              </w:tabs>
              <w:spacing w:line="220" w:lineRule="exact"/>
              <w:ind w:left="-135" w:right="-108"/>
              <w:rPr>
                <w:rFonts w:cs="Times New Roman"/>
                <w:sz w:val="18"/>
                <w:szCs w:val="18"/>
              </w:rPr>
            </w:pPr>
          </w:p>
        </w:tc>
        <w:tc>
          <w:tcPr>
            <w:tcW w:w="270" w:type="dxa"/>
          </w:tcPr>
          <w:p w14:paraId="56E49A47" w14:textId="77777777" w:rsidR="00514084" w:rsidRPr="00514084" w:rsidRDefault="00514084" w:rsidP="00514084">
            <w:pPr>
              <w:tabs>
                <w:tab w:val="decimal" w:pos="880"/>
              </w:tabs>
              <w:spacing w:line="220" w:lineRule="exact"/>
              <w:ind w:left="-135" w:right="-108"/>
              <w:rPr>
                <w:rFonts w:cs="Times New Roman"/>
                <w:sz w:val="18"/>
                <w:szCs w:val="18"/>
              </w:rPr>
            </w:pPr>
          </w:p>
        </w:tc>
        <w:tc>
          <w:tcPr>
            <w:tcW w:w="1080" w:type="dxa"/>
            <w:vAlign w:val="bottom"/>
          </w:tcPr>
          <w:p w14:paraId="1AFF673E" w14:textId="77777777" w:rsidR="00514084" w:rsidRPr="00514084" w:rsidRDefault="00514084" w:rsidP="00514084">
            <w:pPr>
              <w:tabs>
                <w:tab w:val="decimal" w:pos="878"/>
              </w:tabs>
              <w:spacing w:line="220" w:lineRule="exact"/>
              <w:ind w:left="-135" w:right="-108"/>
              <w:rPr>
                <w:rFonts w:cs="Times New Roman"/>
                <w:sz w:val="18"/>
                <w:szCs w:val="18"/>
              </w:rPr>
            </w:pPr>
          </w:p>
        </w:tc>
        <w:tc>
          <w:tcPr>
            <w:tcW w:w="243" w:type="dxa"/>
            <w:gridSpan w:val="2"/>
          </w:tcPr>
          <w:p w14:paraId="53287A02" w14:textId="77777777" w:rsidR="00514084" w:rsidRPr="00514084" w:rsidRDefault="00514084" w:rsidP="00514084">
            <w:pPr>
              <w:tabs>
                <w:tab w:val="decimal" w:pos="880"/>
              </w:tabs>
              <w:spacing w:line="220" w:lineRule="exact"/>
              <w:ind w:left="-135" w:right="-108"/>
              <w:rPr>
                <w:rFonts w:cs="Times New Roman"/>
                <w:sz w:val="18"/>
                <w:szCs w:val="18"/>
              </w:rPr>
            </w:pPr>
          </w:p>
        </w:tc>
        <w:tc>
          <w:tcPr>
            <w:tcW w:w="1107" w:type="dxa"/>
            <w:vAlign w:val="bottom"/>
          </w:tcPr>
          <w:p w14:paraId="52DD7950" w14:textId="77777777" w:rsidR="00514084" w:rsidRPr="00514084" w:rsidRDefault="00514084" w:rsidP="00514084">
            <w:pPr>
              <w:tabs>
                <w:tab w:val="decimal" w:pos="822"/>
              </w:tabs>
              <w:spacing w:line="220" w:lineRule="exact"/>
              <w:ind w:left="-117" w:right="-90"/>
              <w:rPr>
                <w:rFonts w:cs="Times New Roman"/>
                <w:sz w:val="18"/>
                <w:szCs w:val="18"/>
              </w:rPr>
            </w:pPr>
          </w:p>
        </w:tc>
      </w:tr>
      <w:tr w:rsidR="00D82F19" w:rsidRPr="00BD0CED" w14:paraId="073FDF24" w14:textId="77777777">
        <w:trPr>
          <w:cantSplit/>
        </w:trPr>
        <w:tc>
          <w:tcPr>
            <w:tcW w:w="2880" w:type="dxa"/>
            <w:vAlign w:val="bottom"/>
          </w:tcPr>
          <w:p w14:paraId="7FAA66A0" w14:textId="77777777" w:rsidR="00D82F19" w:rsidRPr="00BD0CED" w:rsidRDefault="00D82F19" w:rsidP="00D82F19">
            <w:pPr>
              <w:tabs>
                <w:tab w:val="left" w:pos="250"/>
              </w:tabs>
              <w:spacing w:line="220" w:lineRule="exact"/>
              <w:ind w:left="-18" w:right="-270"/>
              <w:rPr>
                <w:rFonts w:cs="Times New Roman"/>
                <w:sz w:val="18"/>
                <w:szCs w:val="18"/>
                <w:lang w:bidi="th-TH"/>
              </w:rPr>
            </w:pPr>
            <w:r w:rsidRPr="00BD0CED">
              <w:rPr>
                <w:rFonts w:cs="Times New Roman"/>
                <w:sz w:val="18"/>
                <w:szCs w:val="18"/>
                <w:lang w:bidi="th-TH"/>
              </w:rPr>
              <w:t>Financial assets measured at FVTPL</w:t>
            </w:r>
          </w:p>
        </w:tc>
        <w:tc>
          <w:tcPr>
            <w:tcW w:w="450" w:type="dxa"/>
          </w:tcPr>
          <w:p w14:paraId="47300076" w14:textId="77777777" w:rsidR="00D82F19" w:rsidRPr="00BD0CED" w:rsidRDefault="00D82F19" w:rsidP="00D82F19">
            <w:pPr>
              <w:spacing w:line="220" w:lineRule="exact"/>
              <w:ind w:left="-199" w:right="-201"/>
              <w:jc w:val="center"/>
              <w:rPr>
                <w:rFonts w:cs="Times New Roman"/>
                <w:i/>
                <w:iCs/>
                <w:sz w:val="18"/>
                <w:szCs w:val="18"/>
              </w:rPr>
            </w:pPr>
          </w:p>
        </w:tc>
        <w:tc>
          <w:tcPr>
            <w:tcW w:w="1080" w:type="dxa"/>
          </w:tcPr>
          <w:p w14:paraId="178E7DEB" w14:textId="74C0047E" w:rsidR="00D82F19" w:rsidRPr="00CD79E2" w:rsidRDefault="00D82F19" w:rsidP="00D82F19">
            <w:pPr>
              <w:pStyle w:val="acctfourfigures"/>
              <w:tabs>
                <w:tab w:val="clear" w:pos="765"/>
                <w:tab w:val="decimal" w:pos="880"/>
              </w:tabs>
              <w:spacing w:line="220" w:lineRule="exact"/>
              <w:ind w:left="-135" w:right="-108"/>
              <w:rPr>
                <w:rFonts w:cs="Times New Roman"/>
                <w:bCs/>
                <w:sz w:val="18"/>
                <w:szCs w:val="18"/>
                <w:cs/>
                <w:lang w:bidi="th-TH"/>
              </w:rPr>
            </w:pPr>
            <w:r w:rsidRPr="00CD79E2">
              <w:rPr>
                <w:rFonts w:cs="Times New Roman"/>
                <w:bCs/>
                <w:sz w:val="18"/>
                <w:szCs w:val="18"/>
                <w:lang w:val="en-US" w:bidi="th-TH"/>
              </w:rPr>
              <w:t>-</w:t>
            </w:r>
          </w:p>
        </w:tc>
        <w:tc>
          <w:tcPr>
            <w:tcW w:w="236" w:type="dxa"/>
          </w:tcPr>
          <w:p w14:paraId="50816C0C" w14:textId="77777777" w:rsidR="00D82F19" w:rsidRPr="00CD79E2"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1024" w:type="dxa"/>
          </w:tcPr>
          <w:p w14:paraId="101AF3BC" w14:textId="05793AC8"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Pr>
            </w:pPr>
            <w:r w:rsidRPr="00CD79E2">
              <w:rPr>
                <w:rFonts w:cs="Times New Roman"/>
                <w:bCs/>
                <w:sz w:val="18"/>
                <w:szCs w:val="18"/>
              </w:rPr>
              <w:t>20,457</w:t>
            </w:r>
          </w:p>
        </w:tc>
        <w:tc>
          <w:tcPr>
            <w:tcW w:w="270" w:type="dxa"/>
          </w:tcPr>
          <w:p w14:paraId="750531EF" w14:textId="77777777" w:rsidR="00D82F19" w:rsidRPr="00CD79E2"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990" w:type="dxa"/>
            <w:vAlign w:val="bottom"/>
          </w:tcPr>
          <w:p w14:paraId="63599855" w14:textId="16D0B871"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Pr>
            </w:pPr>
            <w:r w:rsidRPr="00CD79E2">
              <w:rPr>
                <w:rFonts w:cs="Times New Roman"/>
                <w:bCs/>
                <w:sz w:val="18"/>
                <w:szCs w:val="18"/>
                <w:lang w:val="en-US" w:bidi="th-TH"/>
              </w:rPr>
              <w:t>-</w:t>
            </w:r>
          </w:p>
        </w:tc>
        <w:tc>
          <w:tcPr>
            <w:tcW w:w="236" w:type="dxa"/>
            <w:vAlign w:val="bottom"/>
          </w:tcPr>
          <w:p w14:paraId="7F35CE1D" w14:textId="77777777" w:rsidR="00D82F19" w:rsidRPr="00CD79E2"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4E313B8D" w14:textId="604079DA"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lang w:val="en-US" w:bidi="th-TH"/>
              </w:rPr>
              <w:t>-</w:t>
            </w:r>
          </w:p>
        </w:tc>
        <w:tc>
          <w:tcPr>
            <w:tcW w:w="236" w:type="dxa"/>
          </w:tcPr>
          <w:p w14:paraId="51C6645E" w14:textId="77777777" w:rsidR="00D82F19" w:rsidRPr="00CD79E2"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1114" w:type="dxa"/>
          </w:tcPr>
          <w:p w14:paraId="43054350" w14:textId="248F7FE1"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rPr>
              <w:t>20,457</w:t>
            </w:r>
          </w:p>
        </w:tc>
        <w:tc>
          <w:tcPr>
            <w:tcW w:w="270" w:type="dxa"/>
          </w:tcPr>
          <w:p w14:paraId="3BF433BF" w14:textId="77777777" w:rsidR="00D82F19" w:rsidRPr="00CD79E2" w:rsidRDefault="00D82F19" w:rsidP="00D82F19">
            <w:pPr>
              <w:tabs>
                <w:tab w:val="decimal" w:pos="880"/>
              </w:tabs>
              <w:spacing w:line="220" w:lineRule="exact"/>
              <w:ind w:left="-135" w:right="-108"/>
              <w:rPr>
                <w:rFonts w:cs="Times New Roman"/>
                <w:bCs/>
                <w:sz w:val="18"/>
                <w:szCs w:val="18"/>
              </w:rPr>
            </w:pPr>
          </w:p>
        </w:tc>
        <w:tc>
          <w:tcPr>
            <w:tcW w:w="1080" w:type="dxa"/>
          </w:tcPr>
          <w:p w14:paraId="2271FE81" w14:textId="3029B2DB"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Pr>
            </w:pPr>
            <w:r w:rsidRPr="00CD79E2">
              <w:rPr>
                <w:rFonts w:cs="Times New Roman"/>
                <w:bCs/>
                <w:sz w:val="18"/>
                <w:szCs w:val="18"/>
              </w:rPr>
              <w:t>-</w:t>
            </w:r>
          </w:p>
        </w:tc>
        <w:tc>
          <w:tcPr>
            <w:tcW w:w="236" w:type="dxa"/>
          </w:tcPr>
          <w:p w14:paraId="0A3D65B8" w14:textId="77777777" w:rsidR="00D82F19" w:rsidRPr="00CD79E2" w:rsidRDefault="00D82F19" w:rsidP="00D82F19">
            <w:pPr>
              <w:tabs>
                <w:tab w:val="decimal" w:pos="880"/>
              </w:tabs>
              <w:spacing w:line="220" w:lineRule="exact"/>
              <w:ind w:left="-135" w:right="-108"/>
              <w:rPr>
                <w:rFonts w:cs="Times New Roman"/>
                <w:bCs/>
                <w:sz w:val="18"/>
                <w:szCs w:val="18"/>
              </w:rPr>
            </w:pPr>
          </w:p>
        </w:tc>
        <w:tc>
          <w:tcPr>
            <w:tcW w:w="1114" w:type="dxa"/>
          </w:tcPr>
          <w:p w14:paraId="707408ED" w14:textId="4ABF4669"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r w:rsidRPr="00CD79E2">
              <w:rPr>
                <w:rFonts w:cs="Times New Roman"/>
                <w:bCs/>
                <w:sz w:val="18"/>
                <w:szCs w:val="18"/>
                <w:lang w:val="en-US" w:bidi="th-TH"/>
              </w:rPr>
              <w:t>-</w:t>
            </w:r>
          </w:p>
        </w:tc>
        <w:tc>
          <w:tcPr>
            <w:tcW w:w="270" w:type="dxa"/>
          </w:tcPr>
          <w:p w14:paraId="2E875812" w14:textId="77777777" w:rsidR="00D82F19" w:rsidRPr="00CD79E2" w:rsidRDefault="00D82F19" w:rsidP="00D82F19">
            <w:pPr>
              <w:tabs>
                <w:tab w:val="decimal" w:pos="880"/>
              </w:tabs>
              <w:spacing w:line="220" w:lineRule="exact"/>
              <w:ind w:left="-135" w:right="-108"/>
              <w:rPr>
                <w:rFonts w:cs="Times New Roman"/>
                <w:bCs/>
                <w:sz w:val="18"/>
                <w:szCs w:val="18"/>
              </w:rPr>
            </w:pPr>
          </w:p>
        </w:tc>
        <w:tc>
          <w:tcPr>
            <w:tcW w:w="1080" w:type="dxa"/>
          </w:tcPr>
          <w:p w14:paraId="194A7AA4" w14:textId="26FD1598" w:rsidR="00D82F19" w:rsidRPr="00CD79E2" w:rsidRDefault="00D82F19" w:rsidP="00D82F19">
            <w:pPr>
              <w:pStyle w:val="acctfourfigures"/>
              <w:tabs>
                <w:tab w:val="clear" w:pos="765"/>
                <w:tab w:val="decimal" w:pos="878"/>
              </w:tabs>
              <w:spacing w:line="220" w:lineRule="exact"/>
              <w:ind w:left="-135" w:right="-108"/>
              <w:rPr>
                <w:rFonts w:cs="Times New Roman"/>
                <w:bCs/>
                <w:sz w:val="18"/>
                <w:szCs w:val="18"/>
              </w:rPr>
            </w:pPr>
            <w:r w:rsidRPr="00CD79E2">
              <w:rPr>
                <w:rFonts w:cs="Times New Roman"/>
                <w:bCs/>
                <w:sz w:val="18"/>
                <w:szCs w:val="18"/>
              </w:rPr>
              <w:t>20,457</w:t>
            </w:r>
          </w:p>
        </w:tc>
        <w:tc>
          <w:tcPr>
            <w:tcW w:w="243" w:type="dxa"/>
            <w:gridSpan w:val="2"/>
          </w:tcPr>
          <w:p w14:paraId="594F9FB9" w14:textId="77777777" w:rsidR="00D82F19" w:rsidRPr="00CD79E2" w:rsidRDefault="00D82F19" w:rsidP="00D82F19">
            <w:pPr>
              <w:tabs>
                <w:tab w:val="decimal" w:pos="880"/>
              </w:tabs>
              <w:spacing w:line="220" w:lineRule="exact"/>
              <w:ind w:left="-135" w:right="-108"/>
              <w:rPr>
                <w:rFonts w:cs="Times New Roman"/>
                <w:bCs/>
                <w:sz w:val="18"/>
                <w:szCs w:val="18"/>
              </w:rPr>
            </w:pPr>
          </w:p>
        </w:tc>
        <w:tc>
          <w:tcPr>
            <w:tcW w:w="1107" w:type="dxa"/>
          </w:tcPr>
          <w:p w14:paraId="5EAF543F" w14:textId="56322DD3"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r w:rsidRPr="00CD79E2">
              <w:rPr>
                <w:rFonts w:cs="Times New Roman"/>
                <w:bCs/>
                <w:sz w:val="18"/>
                <w:szCs w:val="18"/>
              </w:rPr>
              <w:t>20,457</w:t>
            </w:r>
          </w:p>
        </w:tc>
      </w:tr>
      <w:tr w:rsidR="00D82F19" w:rsidRPr="00BD0CED" w14:paraId="0858645B" w14:textId="77777777">
        <w:trPr>
          <w:cantSplit/>
        </w:trPr>
        <w:tc>
          <w:tcPr>
            <w:tcW w:w="2880" w:type="dxa"/>
            <w:vAlign w:val="bottom"/>
          </w:tcPr>
          <w:p w14:paraId="38600AEC" w14:textId="77777777" w:rsidR="00D82F19" w:rsidRPr="00BD0CED" w:rsidRDefault="00D82F19" w:rsidP="00D82F19">
            <w:pPr>
              <w:tabs>
                <w:tab w:val="left" w:pos="250"/>
              </w:tabs>
              <w:spacing w:line="220" w:lineRule="exact"/>
              <w:ind w:left="-18" w:right="-270"/>
              <w:rPr>
                <w:rFonts w:cs="Times New Roman"/>
                <w:sz w:val="18"/>
                <w:szCs w:val="18"/>
                <w:lang w:bidi="th-TH"/>
              </w:rPr>
            </w:pPr>
            <w:r w:rsidRPr="00BD0CED">
              <w:rPr>
                <w:rFonts w:cs="Times New Roman"/>
                <w:sz w:val="18"/>
                <w:szCs w:val="18"/>
                <w:lang w:bidi="th-TH"/>
              </w:rPr>
              <w:t>Investments</w:t>
            </w:r>
          </w:p>
        </w:tc>
        <w:tc>
          <w:tcPr>
            <w:tcW w:w="450" w:type="dxa"/>
          </w:tcPr>
          <w:p w14:paraId="578FC4F8" w14:textId="77777777" w:rsidR="00D82F19" w:rsidRPr="00F77D24" w:rsidRDefault="00D82F19" w:rsidP="00D82F19">
            <w:pPr>
              <w:spacing w:line="220" w:lineRule="exact"/>
              <w:ind w:left="-472" w:right="-462"/>
              <w:jc w:val="center"/>
              <w:rPr>
                <w:rFonts w:cs="Times New Roman"/>
                <w:i/>
                <w:iCs/>
                <w:sz w:val="18"/>
                <w:szCs w:val="18"/>
              </w:rPr>
            </w:pPr>
            <w:r w:rsidRPr="00BD0CED">
              <w:rPr>
                <w:rFonts w:cs="Times New Roman"/>
                <w:i/>
                <w:iCs/>
                <w:sz w:val="18"/>
                <w:szCs w:val="18"/>
              </w:rPr>
              <w:t>1</w:t>
            </w:r>
            <w:r w:rsidRPr="00F77D24">
              <w:rPr>
                <w:rFonts w:cs="Times New Roman"/>
                <w:i/>
                <w:iCs/>
                <w:sz w:val="18"/>
                <w:szCs w:val="18"/>
              </w:rPr>
              <w:t>0</w:t>
            </w:r>
          </w:p>
        </w:tc>
        <w:tc>
          <w:tcPr>
            <w:tcW w:w="1080" w:type="dxa"/>
          </w:tcPr>
          <w:p w14:paraId="418431A4" w14:textId="77777777" w:rsidR="00D82F19" w:rsidRPr="00CD79E2"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236" w:type="dxa"/>
          </w:tcPr>
          <w:p w14:paraId="0771285D" w14:textId="77777777" w:rsidR="00D82F19" w:rsidRPr="00CD79E2"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1024" w:type="dxa"/>
          </w:tcPr>
          <w:p w14:paraId="1B262BB7" w14:textId="77777777"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Pr>
            </w:pPr>
          </w:p>
        </w:tc>
        <w:tc>
          <w:tcPr>
            <w:tcW w:w="270" w:type="dxa"/>
          </w:tcPr>
          <w:p w14:paraId="2267BA3D" w14:textId="77777777" w:rsidR="00D82F19" w:rsidRPr="00CD79E2"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990" w:type="dxa"/>
            <w:vAlign w:val="bottom"/>
          </w:tcPr>
          <w:p w14:paraId="006076D4" w14:textId="77777777"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Pr>
            </w:pPr>
          </w:p>
        </w:tc>
        <w:tc>
          <w:tcPr>
            <w:tcW w:w="236" w:type="dxa"/>
            <w:vAlign w:val="bottom"/>
          </w:tcPr>
          <w:p w14:paraId="0FBB4D21" w14:textId="77777777" w:rsidR="00D82F19" w:rsidRPr="00CD79E2"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1114" w:type="dxa"/>
            <w:vAlign w:val="bottom"/>
          </w:tcPr>
          <w:p w14:paraId="1F8AA19D"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2466D5D7" w14:textId="77777777" w:rsidR="00D82F19" w:rsidRPr="00CD79E2" w:rsidRDefault="00D82F19" w:rsidP="00D82F19">
            <w:pPr>
              <w:pStyle w:val="acctfourfigures"/>
              <w:tabs>
                <w:tab w:val="clear" w:pos="765"/>
                <w:tab w:val="decimal" w:pos="880"/>
              </w:tabs>
              <w:spacing w:line="220" w:lineRule="exact"/>
              <w:ind w:left="-135" w:right="-108"/>
              <w:rPr>
                <w:rFonts w:cs="Times New Roman"/>
                <w:bCs/>
                <w:sz w:val="18"/>
                <w:szCs w:val="18"/>
              </w:rPr>
            </w:pPr>
          </w:p>
        </w:tc>
        <w:tc>
          <w:tcPr>
            <w:tcW w:w="1114" w:type="dxa"/>
          </w:tcPr>
          <w:p w14:paraId="182661F0"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1387FCF2" w14:textId="77777777" w:rsidR="00D82F19" w:rsidRPr="00CD79E2" w:rsidRDefault="00D82F19" w:rsidP="00D82F19">
            <w:pPr>
              <w:tabs>
                <w:tab w:val="decimal" w:pos="880"/>
              </w:tabs>
              <w:spacing w:line="220" w:lineRule="exact"/>
              <w:ind w:left="-135" w:right="-108"/>
              <w:rPr>
                <w:rFonts w:cs="Times New Roman"/>
                <w:bCs/>
                <w:sz w:val="18"/>
                <w:szCs w:val="18"/>
              </w:rPr>
            </w:pPr>
          </w:p>
        </w:tc>
        <w:tc>
          <w:tcPr>
            <w:tcW w:w="1080" w:type="dxa"/>
          </w:tcPr>
          <w:p w14:paraId="62FF91B3" w14:textId="77777777"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Pr>
            </w:pPr>
          </w:p>
        </w:tc>
        <w:tc>
          <w:tcPr>
            <w:tcW w:w="236" w:type="dxa"/>
          </w:tcPr>
          <w:p w14:paraId="01856C4E" w14:textId="77777777" w:rsidR="00D82F19" w:rsidRPr="00CD79E2" w:rsidRDefault="00D82F19" w:rsidP="00D82F19">
            <w:pPr>
              <w:tabs>
                <w:tab w:val="decimal" w:pos="880"/>
              </w:tabs>
              <w:spacing w:line="220" w:lineRule="exact"/>
              <w:ind w:left="-135" w:right="-108"/>
              <w:rPr>
                <w:rFonts w:cs="Times New Roman"/>
                <w:bCs/>
                <w:sz w:val="18"/>
                <w:szCs w:val="18"/>
              </w:rPr>
            </w:pPr>
          </w:p>
        </w:tc>
        <w:tc>
          <w:tcPr>
            <w:tcW w:w="1114" w:type="dxa"/>
          </w:tcPr>
          <w:p w14:paraId="76988B81" w14:textId="77777777"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p>
        </w:tc>
        <w:tc>
          <w:tcPr>
            <w:tcW w:w="270" w:type="dxa"/>
          </w:tcPr>
          <w:p w14:paraId="552CC348" w14:textId="77777777" w:rsidR="00D82F19" w:rsidRPr="00CD79E2" w:rsidRDefault="00D82F19" w:rsidP="00D82F19">
            <w:pPr>
              <w:tabs>
                <w:tab w:val="decimal" w:pos="880"/>
              </w:tabs>
              <w:spacing w:line="220" w:lineRule="exact"/>
              <w:ind w:left="-135" w:right="-108"/>
              <w:rPr>
                <w:rFonts w:cs="Times New Roman"/>
                <w:bCs/>
                <w:sz w:val="18"/>
                <w:szCs w:val="18"/>
              </w:rPr>
            </w:pPr>
          </w:p>
        </w:tc>
        <w:tc>
          <w:tcPr>
            <w:tcW w:w="1080" w:type="dxa"/>
          </w:tcPr>
          <w:p w14:paraId="314C8A6F" w14:textId="77777777" w:rsidR="00D82F19" w:rsidRPr="00CD79E2" w:rsidRDefault="00D82F19" w:rsidP="00D82F19">
            <w:pPr>
              <w:pStyle w:val="acctfourfigures"/>
              <w:tabs>
                <w:tab w:val="clear" w:pos="765"/>
                <w:tab w:val="decimal" w:pos="878"/>
              </w:tabs>
              <w:spacing w:line="220" w:lineRule="exact"/>
              <w:ind w:left="-135" w:right="-108"/>
              <w:rPr>
                <w:rFonts w:cs="Times New Roman"/>
                <w:bCs/>
                <w:sz w:val="18"/>
                <w:szCs w:val="18"/>
              </w:rPr>
            </w:pPr>
          </w:p>
        </w:tc>
        <w:tc>
          <w:tcPr>
            <w:tcW w:w="243" w:type="dxa"/>
            <w:gridSpan w:val="2"/>
          </w:tcPr>
          <w:p w14:paraId="60677FAA" w14:textId="77777777" w:rsidR="00D82F19" w:rsidRPr="00CD79E2" w:rsidRDefault="00D82F19" w:rsidP="00D82F19">
            <w:pPr>
              <w:tabs>
                <w:tab w:val="decimal" w:pos="880"/>
              </w:tabs>
              <w:spacing w:line="220" w:lineRule="exact"/>
              <w:ind w:left="-135" w:right="-108"/>
              <w:rPr>
                <w:rFonts w:cs="Times New Roman"/>
                <w:bCs/>
                <w:sz w:val="18"/>
                <w:szCs w:val="18"/>
              </w:rPr>
            </w:pPr>
          </w:p>
        </w:tc>
        <w:tc>
          <w:tcPr>
            <w:tcW w:w="1107" w:type="dxa"/>
          </w:tcPr>
          <w:p w14:paraId="7D999790" w14:textId="77777777"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p>
        </w:tc>
      </w:tr>
      <w:tr w:rsidR="00D82F19" w:rsidRPr="00BD0CED" w14:paraId="4D74C2F1" w14:textId="77777777">
        <w:trPr>
          <w:cantSplit/>
        </w:trPr>
        <w:tc>
          <w:tcPr>
            <w:tcW w:w="2880" w:type="dxa"/>
          </w:tcPr>
          <w:p w14:paraId="420EA00B" w14:textId="77777777" w:rsidR="00D82F19" w:rsidRPr="00BD0CED" w:rsidRDefault="00D82F19" w:rsidP="00D82F19">
            <w:pPr>
              <w:tabs>
                <w:tab w:val="left" w:pos="164"/>
              </w:tabs>
              <w:spacing w:line="220" w:lineRule="exact"/>
              <w:ind w:left="-14" w:right="-274"/>
              <w:rPr>
                <w:rFonts w:cs="Times New Roman"/>
                <w:sz w:val="18"/>
                <w:szCs w:val="18"/>
                <w:cs/>
                <w:lang w:bidi="th-TH"/>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Debt</w:t>
            </w:r>
            <w:r w:rsidRPr="00BD0CED">
              <w:rPr>
                <w:rFonts w:cs="Times New Roman"/>
                <w:sz w:val="18"/>
                <w:szCs w:val="18"/>
                <w:cs/>
                <w:lang w:bidi="th-TH"/>
              </w:rPr>
              <w:t xml:space="preserve"> </w:t>
            </w:r>
            <w:r w:rsidRPr="00BD0CED">
              <w:rPr>
                <w:rFonts w:cs="Times New Roman"/>
                <w:sz w:val="18"/>
                <w:szCs w:val="18"/>
                <w:lang w:bidi="th-TH"/>
              </w:rPr>
              <w:t>instruments</w:t>
            </w:r>
          </w:p>
        </w:tc>
        <w:tc>
          <w:tcPr>
            <w:tcW w:w="450" w:type="dxa"/>
          </w:tcPr>
          <w:p w14:paraId="461EAD8C" w14:textId="77777777" w:rsidR="00D82F19" w:rsidRPr="00BD0CED" w:rsidRDefault="00D82F19" w:rsidP="00D82F19">
            <w:pPr>
              <w:spacing w:line="220" w:lineRule="exact"/>
              <w:ind w:left="-472" w:right="-462"/>
              <w:jc w:val="center"/>
              <w:rPr>
                <w:rFonts w:cs="Times New Roman"/>
                <w:i/>
                <w:iCs/>
                <w:sz w:val="18"/>
                <w:szCs w:val="18"/>
              </w:rPr>
            </w:pPr>
          </w:p>
        </w:tc>
        <w:tc>
          <w:tcPr>
            <w:tcW w:w="1080" w:type="dxa"/>
          </w:tcPr>
          <w:p w14:paraId="21F4AEC0" w14:textId="15629A2E"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cs/>
                <w:lang w:bidi="th-TH"/>
              </w:rPr>
            </w:pPr>
            <w:r w:rsidRPr="00AA6956">
              <w:rPr>
                <w:rFonts w:cs="Times New Roman"/>
                <w:bCs/>
                <w:sz w:val="18"/>
                <w:szCs w:val="18"/>
                <w:lang w:val="en-US" w:bidi="th-TH"/>
              </w:rPr>
              <w:t>-</w:t>
            </w:r>
          </w:p>
        </w:tc>
        <w:tc>
          <w:tcPr>
            <w:tcW w:w="236" w:type="dxa"/>
          </w:tcPr>
          <w:p w14:paraId="42E0BBE4"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024" w:type="dxa"/>
          </w:tcPr>
          <w:p w14:paraId="4294DFE3" w14:textId="02C193DB"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lang w:val="en-US" w:bidi="th-TH"/>
              </w:rPr>
            </w:pPr>
            <w:r w:rsidRPr="00AA6956">
              <w:rPr>
                <w:rFonts w:cs="Times New Roman"/>
                <w:bCs/>
                <w:sz w:val="18"/>
                <w:szCs w:val="18"/>
                <w:lang w:val="en-US" w:bidi="th-TH"/>
              </w:rPr>
              <w:t>-</w:t>
            </w:r>
          </w:p>
        </w:tc>
        <w:tc>
          <w:tcPr>
            <w:tcW w:w="270" w:type="dxa"/>
          </w:tcPr>
          <w:p w14:paraId="645DDAEF"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lang w:val="en-US" w:bidi="th-TH"/>
              </w:rPr>
            </w:pPr>
          </w:p>
        </w:tc>
        <w:tc>
          <w:tcPr>
            <w:tcW w:w="990" w:type="dxa"/>
            <w:vAlign w:val="bottom"/>
          </w:tcPr>
          <w:p w14:paraId="7FA4E9FF" w14:textId="5751F46D"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Pr>
            </w:pPr>
            <w:r w:rsidRPr="00AA6956">
              <w:rPr>
                <w:rFonts w:cs="Times New Roman"/>
                <w:bCs/>
                <w:sz w:val="18"/>
                <w:szCs w:val="18"/>
                <w:lang w:val="en-US" w:bidi="th-TH"/>
              </w:rPr>
              <w:t>2,749,</w:t>
            </w:r>
            <w:r w:rsidRPr="00AA6956">
              <w:rPr>
                <w:rFonts w:cs="Times New Roman"/>
                <w:bCs/>
                <w:sz w:val="18"/>
                <w:szCs w:val="18"/>
              </w:rPr>
              <w:t>997</w:t>
            </w:r>
          </w:p>
        </w:tc>
        <w:tc>
          <w:tcPr>
            <w:tcW w:w="236" w:type="dxa"/>
            <w:vAlign w:val="bottom"/>
          </w:tcPr>
          <w:p w14:paraId="74B1E068"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66FAF0E3" w14:textId="7E1AD875"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w:t>
            </w:r>
          </w:p>
        </w:tc>
        <w:tc>
          <w:tcPr>
            <w:tcW w:w="236" w:type="dxa"/>
          </w:tcPr>
          <w:p w14:paraId="43F81F16"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20CD7B0A" w14:textId="66EEEFB2"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lang w:val="en-US" w:bidi="th-TH"/>
              </w:rPr>
              <w:t>2,749,</w:t>
            </w:r>
            <w:r w:rsidRPr="00AA6956">
              <w:rPr>
                <w:rFonts w:cs="Times New Roman"/>
                <w:bCs/>
                <w:sz w:val="18"/>
                <w:szCs w:val="18"/>
              </w:rPr>
              <w:t>997</w:t>
            </w:r>
          </w:p>
        </w:tc>
        <w:tc>
          <w:tcPr>
            <w:tcW w:w="270" w:type="dxa"/>
          </w:tcPr>
          <w:p w14:paraId="05F605A1" w14:textId="77777777" w:rsidR="00D82F19" w:rsidRPr="00CD79E2" w:rsidRDefault="00D82F19" w:rsidP="00D82F19">
            <w:pPr>
              <w:tabs>
                <w:tab w:val="decimal" w:pos="880"/>
              </w:tabs>
              <w:spacing w:line="220" w:lineRule="exact"/>
              <w:ind w:left="-14" w:right="-180"/>
              <w:rPr>
                <w:rFonts w:cs="Times New Roman"/>
                <w:bCs/>
                <w:sz w:val="18"/>
                <w:szCs w:val="18"/>
              </w:rPr>
            </w:pPr>
          </w:p>
        </w:tc>
        <w:tc>
          <w:tcPr>
            <w:tcW w:w="1080" w:type="dxa"/>
            <w:vAlign w:val="bottom"/>
          </w:tcPr>
          <w:p w14:paraId="4A42A08B" w14:textId="776E6EC8"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r w:rsidRPr="00AA6956">
              <w:rPr>
                <w:rFonts w:cs="Times New Roman"/>
                <w:bCs/>
                <w:sz w:val="18"/>
                <w:szCs w:val="18"/>
              </w:rPr>
              <w:t>-</w:t>
            </w:r>
          </w:p>
        </w:tc>
        <w:tc>
          <w:tcPr>
            <w:tcW w:w="236" w:type="dxa"/>
          </w:tcPr>
          <w:p w14:paraId="7915D108" w14:textId="77777777" w:rsidR="00D82F19" w:rsidRPr="00CD79E2" w:rsidRDefault="00D82F19" w:rsidP="00D82F19">
            <w:pPr>
              <w:tabs>
                <w:tab w:val="decimal" w:pos="880"/>
              </w:tabs>
              <w:spacing w:line="220" w:lineRule="exact"/>
              <w:ind w:left="-14" w:right="-180"/>
              <w:rPr>
                <w:rFonts w:cs="Times New Roman"/>
                <w:bCs/>
                <w:sz w:val="18"/>
                <w:szCs w:val="18"/>
              </w:rPr>
            </w:pPr>
          </w:p>
        </w:tc>
        <w:tc>
          <w:tcPr>
            <w:tcW w:w="1114" w:type="dxa"/>
            <w:vAlign w:val="bottom"/>
          </w:tcPr>
          <w:p w14:paraId="55010642" w14:textId="629CD6CE"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r w:rsidRPr="00AA6956">
              <w:rPr>
                <w:rFonts w:cs="Times New Roman"/>
                <w:bCs/>
                <w:sz w:val="18"/>
                <w:szCs w:val="18"/>
                <w:lang w:val="en-US" w:bidi="th-TH"/>
              </w:rPr>
              <w:t>2,749,</w:t>
            </w:r>
            <w:r w:rsidRPr="00AA6956">
              <w:rPr>
                <w:rFonts w:cs="Times New Roman"/>
                <w:bCs/>
                <w:sz w:val="18"/>
                <w:szCs w:val="18"/>
              </w:rPr>
              <w:t>997</w:t>
            </w:r>
          </w:p>
        </w:tc>
        <w:tc>
          <w:tcPr>
            <w:tcW w:w="270" w:type="dxa"/>
          </w:tcPr>
          <w:p w14:paraId="2359F09D" w14:textId="77777777" w:rsidR="00D82F19" w:rsidRPr="00CD79E2" w:rsidRDefault="00D82F19" w:rsidP="00D82F19">
            <w:pPr>
              <w:tabs>
                <w:tab w:val="decimal" w:pos="880"/>
              </w:tabs>
              <w:spacing w:line="220" w:lineRule="exact"/>
              <w:ind w:left="-14" w:right="-180"/>
              <w:rPr>
                <w:rFonts w:cs="Times New Roman"/>
                <w:bCs/>
                <w:sz w:val="18"/>
                <w:szCs w:val="18"/>
              </w:rPr>
            </w:pPr>
          </w:p>
        </w:tc>
        <w:tc>
          <w:tcPr>
            <w:tcW w:w="1080" w:type="dxa"/>
          </w:tcPr>
          <w:p w14:paraId="4C707A52" w14:textId="35E98942"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r w:rsidRPr="00AA6956">
              <w:rPr>
                <w:rFonts w:cs="Times New Roman"/>
                <w:bCs/>
                <w:sz w:val="18"/>
                <w:szCs w:val="18"/>
                <w:lang w:val="en-US" w:bidi="th-TH"/>
              </w:rPr>
              <w:t>-</w:t>
            </w:r>
          </w:p>
        </w:tc>
        <w:tc>
          <w:tcPr>
            <w:tcW w:w="243" w:type="dxa"/>
            <w:gridSpan w:val="2"/>
          </w:tcPr>
          <w:p w14:paraId="121179FA" w14:textId="77777777" w:rsidR="00D82F19" w:rsidRPr="00CD79E2" w:rsidRDefault="00D82F19" w:rsidP="00D82F19">
            <w:pPr>
              <w:tabs>
                <w:tab w:val="decimal" w:pos="880"/>
              </w:tabs>
              <w:spacing w:line="220" w:lineRule="exact"/>
              <w:ind w:left="-14" w:right="-180"/>
              <w:rPr>
                <w:rFonts w:cs="Times New Roman"/>
                <w:bCs/>
                <w:sz w:val="18"/>
                <w:szCs w:val="18"/>
              </w:rPr>
            </w:pPr>
          </w:p>
        </w:tc>
        <w:tc>
          <w:tcPr>
            <w:tcW w:w="1107" w:type="dxa"/>
            <w:vAlign w:val="bottom"/>
          </w:tcPr>
          <w:p w14:paraId="43812BA9" w14:textId="5B437C72"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r w:rsidRPr="00AA6956">
              <w:rPr>
                <w:rFonts w:cs="Times New Roman"/>
                <w:bCs/>
                <w:sz w:val="18"/>
                <w:szCs w:val="18"/>
                <w:lang w:val="en-US" w:bidi="th-TH"/>
              </w:rPr>
              <w:t>2,749,</w:t>
            </w:r>
            <w:r w:rsidRPr="00AA6956">
              <w:rPr>
                <w:rFonts w:cs="Times New Roman"/>
                <w:bCs/>
                <w:sz w:val="18"/>
                <w:szCs w:val="18"/>
              </w:rPr>
              <w:t>997</w:t>
            </w:r>
          </w:p>
        </w:tc>
      </w:tr>
      <w:tr w:rsidR="00D82F19" w:rsidRPr="00BD0CED" w14:paraId="31383C79" w14:textId="77777777">
        <w:trPr>
          <w:cantSplit/>
        </w:trPr>
        <w:tc>
          <w:tcPr>
            <w:tcW w:w="2880" w:type="dxa"/>
            <w:vAlign w:val="bottom"/>
          </w:tcPr>
          <w:p w14:paraId="13677B82" w14:textId="77777777" w:rsidR="00D82F19" w:rsidRPr="00BD0CED" w:rsidRDefault="00D82F19" w:rsidP="00D82F19">
            <w:pPr>
              <w:tabs>
                <w:tab w:val="left" w:pos="160"/>
              </w:tabs>
              <w:spacing w:line="220" w:lineRule="exact"/>
              <w:ind w:left="-18" w:right="-108"/>
              <w:rPr>
                <w:rFonts w:cs="Times New Roman"/>
                <w:sz w:val="18"/>
                <w:szCs w:val="18"/>
              </w:rPr>
            </w:pPr>
            <w:r w:rsidRPr="00BD0CED">
              <w:rPr>
                <w:rFonts w:cs="Times New Roman"/>
                <w:sz w:val="18"/>
                <w:szCs w:val="18"/>
                <w:cs/>
                <w:lang w:bidi="th-TH"/>
              </w:rPr>
              <w:t>-</w:t>
            </w:r>
            <w:r w:rsidRPr="00BD0CED">
              <w:rPr>
                <w:rFonts w:cs="Times New Roman"/>
                <w:sz w:val="18"/>
                <w:szCs w:val="18"/>
              </w:rPr>
              <w:tab/>
              <w:t>Equity instruments</w:t>
            </w:r>
          </w:p>
        </w:tc>
        <w:tc>
          <w:tcPr>
            <w:tcW w:w="450" w:type="dxa"/>
          </w:tcPr>
          <w:p w14:paraId="03F9E98C" w14:textId="77777777" w:rsidR="00D82F19" w:rsidRPr="00BD0CED" w:rsidRDefault="00D82F19" w:rsidP="00D82F19">
            <w:pPr>
              <w:spacing w:line="220" w:lineRule="exact"/>
              <w:ind w:left="-472" w:right="-462"/>
              <w:jc w:val="center"/>
              <w:rPr>
                <w:rFonts w:cs="Times New Roman"/>
                <w:i/>
                <w:iCs/>
                <w:sz w:val="18"/>
                <w:szCs w:val="18"/>
              </w:rPr>
            </w:pPr>
          </w:p>
        </w:tc>
        <w:tc>
          <w:tcPr>
            <w:tcW w:w="1080" w:type="dxa"/>
          </w:tcPr>
          <w:p w14:paraId="25813FA2" w14:textId="470A089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r w:rsidRPr="00AA6956">
              <w:rPr>
                <w:rFonts w:cs="Times New Roman"/>
                <w:bCs/>
                <w:sz w:val="18"/>
                <w:szCs w:val="18"/>
                <w:lang w:bidi="th-TH"/>
              </w:rPr>
              <w:t>-</w:t>
            </w:r>
          </w:p>
        </w:tc>
        <w:tc>
          <w:tcPr>
            <w:tcW w:w="236" w:type="dxa"/>
          </w:tcPr>
          <w:p w14:paraId="6A72DDED"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024" w:type="dxa"/>
          </w:tcPr>
          <w:p w14:paraId="53B8B027" w14:textId="66F86743"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Pr>
            </w:pPr>
            <w:r w:rsidRPr="00AA6956">
              <w:rPr>
                <w:rFonts w:cs="Times New Roman"/>
                <w:bCs/>
                <w:sz w:val="18"/>
                <w:szCs w:val="18"/>
              </w:rPr>
              <w:t>-</w:t>
            </w:r>
          </w:p>
        </w:tc>
        <w:tc>
          <w:tcPr>
            <w:tcW w:w="270" w:type="dxa"/>
          </w:tcPr>
          <w:p w14:paraId="6F4AA6F3"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990" w:type="dxa"/>
            <w:vAlign w:val="bottom"/>
          </w:tcPr>
          <w:p w14:paraId="1DF3AFDE" w14:textId="629E7072"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Pr>
            </w:pPr>
            <w:r w:rsidRPr="00AA6956">
              <w:rPr>
                <w:rFonts w:cs="Times New Roman"/>
                <w:bCs/>
                <w:sz w:val="18"/>
                <w:szCs w:val="18"/>
              </w:rPr>
              <w:t>2,483</w:t>
            </w:r>
          </w:p>
        </w:tc>
        <w:tc>
          <w:tcPr>
            <w:tcW w:w="236" w:type="dxa"/>
            <w:vAlign w:val="bottom"/>
          </w:tcPr>
          <w:p w14:paraId="28AE873B"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4A86A305" w14:textId="734CAFF6"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w:t>
            </w:r>
          </w:p>
        </w:tc>
        <w:tc>
          <w:tcPr>
            <w:tcW w:w="236" w:type="dxa"/>
          </w:tcPr>
          <w:p w14:paraId="2A28E6B0"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114" w:type="dxa"/>
            <w:vAlign w:val="bottom"/>
          </w:tcPr>
          <w:p w14:paraId="7E26A8AE" w14:textId="60075572"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2,483</w:t>
            </w:r>
          </w:p>
        </w:tc>
        <w:tc>
          <w:tcPr>
            <w:tcW w:w="270" w:type="dxa"/>
          </w:tcPr>
          <w:p w14:paraId="2C2204A3"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080" w:type="dxa"/>
            <w:vAlign w:val="bottom"/>
          </w:tcPr>
          <w:p w14:paraId="3018AA92" w14:textId="1465D19B"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r w:rsidRPr="00AA6956">
              <w:rPr>
                <w:rFonts w:cs="Times New Roman"/>
                <w:bCs/>
                <w:sz w:val="18"/>
                <w:szCs w:val="18"/>
              </w:rPr>
              <w:t>-</w:t>
            </w:r>
          </w:p>
        </w:tc>
        <w:tc>
          <w:tcPr>
            <w:tcW w:w="236" w:type="dxa"/>
          </w:tcPr>
          <w:p w14:paraId="3D547636"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6C47C0EB" w14:textId="2126DCF6"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r w:rsidRPr="00AA6956">
              <w:rPr>
                <w:rFonts w:cs="Times New Roman"/>
                <w:bCs/>
                <w:sz w:val="18"/>
                <w:szCs w:val="18"/>
              </w:rPr>
              <w:t>-</w:t>
            </w:r>
          </w:p>
        </w:tc>
        <w:tc>
          <w:tcPr>
            <w:tcW w:w="270" w:type="dxa"/>
          </w:tcPr>
          <w:p w14:paraId="17C0E645"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080" w:type="dxa"/>
            <w:vAlign w:val="bottom"/>
          </w:tcPr>
          <w:p w14:paraId="5E4E91F2" w14:textId="6AF77EF0"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r w:rsidRPr="00AA6956">
              <w:rPr>
                <w:rFonts w:cs="Times New Roman"/>
                <w:bCs/>
                <w:sz w:val="18"/>
                <w:szCs w:val="18"/>
              </w:rPr>
              <w:t>2,483</w:t>
            </w:r>
          </w:p>
        </w:tc>
        <w:tc>
          <w:tcPr>
            <w:tcW w:w="243" w:type="dxa"/>
            <w:gridSpan w:val="2"/>
          </w:tcPr>
          <w:p w14:paraId="0741E98D" w14:textId="77777777" w:rsidR="00D82F19" w:rsidRPr="00CD79E2" w:rsidRDefault="00D82F19" w:rsidP="00D82F19">
            <w:pPr>
              <w:tabs>
                <w:tab w:val="decimal" w:pos="880"/>
              </w:tabs>
              <w:spacing w:line="220" w:lineRule="exact"/>
              <w:ind w:left="-14" w:right="-180"/>
              <w:rPr>
                <w:rFonts w:cs="Times New Roman"/>
                <w:bCs/>
                <w:sz w:val="18"/>
                <w:szCs w:val="18"/>
              </w:rPr>
            </w:pPr>
          </w:p>
        </w:tc>
        <w:tc>
          <w:tcPr>
            <w:tcW w:w="1107" w:type="dxa"/>
          </w:tcPr>
          <w:p w14:paraId="06A98AA3" w14:textId="33CDB885"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r w:rsidRPr="00AA6956">
              <w:rPr>
                <w:rFonts w:cs="Times New Roman"/>
                <w:bCs/>
                <w:sz w:val="18"/>
                <w:szCs w:val="18"/>
              </w:rPr>
              <w:t>2,483</w:t>
            </w:r>
          </w:p>
        </w:tc>
      </w:tr>
      <w:tr w:rsidR="00D82F19" w:rsidRPr="00BD0CED" w14:paraId="15EAE80B" w14:textId="77777777">
        <w:trPr>
          <w:cantSplit/>
        </w:trPr>
        <w:tc>
          <w:tcPr>
            <w:tcW w:w="2880" w:type="dxa"/>
          </w:tcPr>
          <w:p w14:paraId="5574BCB5" w14:textId="77777777" w:rsidR="00D82F19" w:rsidRPr="00BD0CED" w:rsidRDefault="00D82F19" w:rsidP="00D82F19">
            <w:pPr>
              <w:tabs>
                <w:tab w:val="left" w:pos="250"/>
                <w:tab w:val="decimal" w:pos="1020"/>
              </w:tabs>
              <w:spacing w:line="220" w:lineRule="exact"/>
              <w:ind w:left="-18" w:right="-270"/>
              <w:rPr>
                <w:rFonts w:cs="Times New Roman"/>
                <w:b/>
                <w:bCs/>
                <w:sz w:val="18"/>
                <w:szCs w:val="18"/>
                <w:lang w:bidi="th-TH"/>
              </w:rPr>
            </w:pPr>
          </w:p>
        </w:tc>
        <w:tc>
          <w:tcPr>
            <w:tcW w:w="450" w:type="dxa"/>
          </w:tcPr>
          <w:p w14:paraId="7A7841EB" w14:textId="77777777" w:rsidR="00D82F19" w:rsidRPr="00BD0CED" w:rsidRDefault="00D82F19" w:rsidP="00D82F19">
            <w:pPr>
              <w:spacing w:line="220" w:lineRule="exact"/>
              <w:ind w:left="-472" w:right="-462"/>
              <w:jc w:val="center"/>
              <w:rPr>
                <w:rFonts w:cs="Times New Roman"/>
                <w:i/>
                <w:iCs/>
                <w:sz w:val="18"/>
                <w:szCs w:val="18"/>
              </w:rPr>
            </w:pPr>
          </w:p>
        </w:tc>
        <w:tc>
          <w:tcPr>
            <w:tcW w:w="1080" w:type="dxa"/>
            <w:vAlign w:val="bottom"/>
          </w:tcPr>
          <w:p w14:paraId="7285D03A"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129224A7"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024" w:type="dxa"/>
          </w:tcPr>
          <w:p w14:paraId="0B94DD95" w14:textId="77777777"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Pr>
            </w:pPr>
          </w:p>
        </w:tc>
        <w:tc>
          <w:tcPr>
            <w:tcW w:w="270" w:type="dxa"/>
          </w:tcPr>
          <w:p w14:paraId="69055878"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990" w:type="dxa"/>
          </w:tcPr>
          <w:p w14:paraId="0D1FEE68" w14:textId="77777777"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Pr>
            </w:pPr>
          </w:p>
        </w:tc>
        <w:tc>
          <w:tcPr>
            <w:tcW w:w="236" w:type="dxa"/>
          </w:tcPr>
          <w:p w14:paraId="1D09B418"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114" w:type="dxa"/>
          </w:tcPr>
          <w:p w14:paraId="184ECBEC"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21F1CFFD"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1114" w:type="dxa"/>
          </w:tcPr>
          <w:p w14:paraId="54C4D9AD"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1EDFA79A"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080" w:type="dxa"/>
          </w:tcPr>
          <w:p w14:paraId="052D8C0D" w14:textId="77777777" w:rsidR="00D82F19" w:rsidRPr="00CD79E2" w:rsidRDefault="00D82F19" w:rsidP="00D82F19">
            <w:pPr>
              <w:tabs>
                <w:tab w:val="decimal" w:pos="795"/>
              </w:tabs>
              <w:spacing w:line="220" w:lineRule="exact"/>
              <w:ind w:left="-14" w:right="-180"/>
              <w:rPr>
                <w:rFonts w:cs="Times New Roman"/>
                <w:bCs/>
                <w:sz w:val="18"/>
                <w:szCs w:val="18"/>
                <w:lang w:val="en-US" w:bidi="th-TH"/>
              </w:rPr>
            </w:pPr>
          </w:p>
        </w:tc>
        <w:tc>
          <w:tcPr>
            <w:tcW w:w="236" w:type="dxa"/>
          </w:tcPr>
          <w:p w14:paraId="3F627EAD"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114" w:type="dxa"/>
          </w:tcPr>
          <w:p w14:paraId="40A29647" w14:textId="77777777" w:rsidR="00D82F19" w:rsidRPr="00CD79E2" w:rsidRDefault="00D82F19" w:rsidP="00D82F19">
            <w:pPr>
              <w:tabs>
                <w:tab w:val="decimal" w:pos="907"/>
              </w:tabs>
              <w:spacing w:line="220" w:lineRule="exact"/>
              <w:ind w:left="-135" w:right="-108"/>
              <w:rPr>
                <w:rFonts w:cs="Times New Roman"/>
                <w:bCs/>
                <w:sz w:val="18"/>
                <w:szCs w:val="18"/>
              </w:rPr>
            </w:pPr>
          </w:p>
        </w:tc>
        <w:tc>
          <w:tcPr>
            <w:tcW w:w="270" w:type="dxa"/>
          </w:tcPr>
          <w:p w14:paraId="386BFD0E" w14:textId="77777777" w:rsidR="00D82F19" w:rsidRPr="00CD79E2" w:rsidRDefault="00D82F19" w:rsidP="00D82F19">
            <w:pPr>
              <w:tabs>
                <w:tab w:val="decimal" w:pos="880"/>
              </w:tabs>
              <w:spacing w:line="220" w:lineRule="exact"/>
              <w:ind w:left="-14" w:right="-180"/>
              <w:rPr>
                <w:rFonts w:cs="Times New Roman"/>
                <w:bCs/>
                <w:sz w:val="18"/>
                <w:szCs w:val="18"/>
              </w:rPr>
            </w:pPr>
          </w:p>
        </w:tc>
        <w:tc>
          <w:tcPr>
            <w:tcW w:w="1080" w:type="dxa"/>
          </w:tcPr>
          <w:p w14:paraId="21D7E512" w14:textId="77777777" w:rsidR="00D82F19" w:rsidRPr="00CD79E2" w:rsidRDefault="00D82F19" w:rsidP="00D82F19">
            <w:pPr>
              <w:tabs>
                <w:tab w:val="decimal" w:pos="878"/>
              </w:tabs>
              <w:spacing w:line="220" w:lineRule="exact"/>
              <w:ind w:left="-14" w:right="-180"/>
              <w:rPr>
                <w:rFonts w:cs="Times New Roman"/>
                <w:bCs/>
                <w:sz w:val="18"/>
                <w:szCs w:val="18"/>
              </w:rPr>
            </w:pPr>
          </w:p>
        </w:tc>
        <w:tc>
          <w:tcPr>
            <w:tcW w:w="243" w:type="dxa"/>
            <w:gridSpan w:val="2"/>
          </w:tcPr>
          <w:p w14:paraId="727B94FD" w14:textId="77777777" w:rsidR="00D82F19" w:rsidRPr="00CD79E2" w:rsidRDefault="00D82F19" w:rsidP="00D82F19">
            <w:pPr>
              <w:tabs>
                <w:tab w:val="decimal" w:pos="880"/>
              </w:tabs>
              <w:spacing w:line="220" w:lineRule="exact"/>
              <w:ind w:left="-14" w:right="-180"/>
              <w:rPr>
                <w:rFonts w:cs="Times New Roman"/>
                <w:bCs/>
                <w:sz w:val="18"/>
                <w:szCs w:val="18"/>
              </w:rPr>
            </w:pPr>
          </w:p>
        </w:tc>
        <w:tc>
          <w:tcPr>
            <w:tcW w:w="1107" w:type="dxa"/>
          </w:tcPr>
          <w:p w14:paraId="0A0FA99F" w14:textId="77777777" w:rsidR="00D82F19" w:rsidRPr="00CD79E2" w:rsidRDefault="00D82F19" w:rsidP="00D82F19">
            <w:pPr>
              <w:tabs>
                <w:tab w:val="decimal" w:pos="822"/>
              </w:tabs>
              <w:spacing w:line="220" w:lineRule="exact"/>
              <w:ind w:left="-117" w:right="-90"/>
              <w:rPr>
                <w:rFonts w:cs="Times New Roman"/>
                <w:bCs/>
                <w:sz w:val="18"/>
                <w:szCs w:val="18"/>
              </w:rPr>
            </w:pPr>
          </w:p>
        </w:tc>
      </w:tr>
      <w:tr w:rsidR="00D82F19" w:rsidRPr="00BD0CED" w14:paraId="6A57749F" w14:textId="77777777">
        <w:trPr>
          <w:cantSplit/>
        </w:trPr>
        <w:tc>
          <w:tcPr>
            <w:tcW w:w="2880" w:type="dxa"/>
          </w:tcPr>
          <w:p w14:paraId="6FD4B912" w14:textId="77777777" w:rsidR="00D82F19" w:rsidRPr="00BD0CED" w:rsidRDefault="00D82F19" w:rsidP="00D82F19">
            <w:pPr>
              <w:tabs>
                <w:tab w:val="left" w:pos="250"/>
              </w:tabs>
              <w:spacing w:line="220" w:lineRule="exact"/>
              <w:ind w:left="-18" w:right="-270"/>
              <w:rPr>
                <w:rFonts w:cs="Times New Roman"/>
                <w:b/>
                <w:bCs/>
                <w:i/>
                <w:iCs/>
                <w:sz w:val="18"/>
                <w:szCs w:val="18"/>
                <w:cs/>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liabilities</w:t>
            </w:r>
          </w:p>
        </w:tc>
        <w:tc>
          <w:tcPr>
            <w:tcW w:w="450" w:type="dxa"/>
          </w:tcPr>
          <w:p w14:paraId="4ECCE7E4" w14:textId="77777777" w:rsidR="00D82F19" w:rsidRPr="00BD0CED" w:rsidRDefault="00D82F19" w:rsidP="00D82F19">
            <w:pPr>
              <w:spacing w:line="220" w:lineRule="exact"/>
              <w:ind w:left="-472" w:right="-462"/>
              <w:jc w:val="center"/>
              <w:rPr>
                <w:rFonts w:cs="Times New Roman"/>
                <w:i/>
                <w:iCs/>
                <w:sz w:val="18"/>
                <w:szCs w:val="18"/>
              </w:rPr>
            </w:pPr>
          </w:p>
        </w:tc>
        <w:tc>
          <w:tcPr>
            <w:tcW w:w="1080" w:type="dxa"/>
            <w:vAlign w:val="bottom"/>
          </w:tcPr>
          <w:p w14:paraId="25E8F583"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751F7AB4"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3B33C9B" w14:textId="77777777"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1E28F1D5"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23D244F5" w14:textId="77777777"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54AC36E8"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6DC33C31"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75E922CD"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0BE90E2F"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06D1D05C"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80" w:type="dxa"/>
          </w:tcPr>
          <w:p w14:paraId="3A32FE23" w14:textId="77777777" w:rsidR="00D82F19" w:rsidRPr="00CD79E2" w:rsidRDefault="00D82F19" w:rsidP="00D82F19">
            <w:pPr>
              <w:tabs>
                <w:tab w:val="decimal" w:pos="795"/>
              </w:tabs>
              <w:spacing w:line="220" w:lineRule="exact"/>
              <w:ind w:left="-14" w:right="-180"/>
              <w:rPr>
                <w:rFonts w:cs="Times New Roman"/>
                <w:bCs/>
                <w:sz w:val="18"/>
                <w:szCs w:val="18"/>
              </w:rPr>
            </w:pPr>
          </w:p>
        </w:tc>
        <w:tc>
          <w:tcPr>
            <w:tcW w:w="236" w:type="dxa"/>
          </w:tcPr>
          <w:p w14:paraId="514C5EB4"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79D9FEFF" w14:textId="77777777" w:rsidR="00D82F19" w:rsidRPr="00CD79E2" w:rsidRDefault="00D82F19" w:rsidP="00D82F19">
            <w:pPr>
              <w:pStyle w:val="acctfourfigures"/>
              <w:tabs>
                <w:tab w:val="clear" w:pos="765"/>
              </w:tabs>
              <w:spacing w:line="220" w:lineRule="exact"/>
              <w:ind w:left="-135" w:right="-108"/>
              <w:rPr>
                <w:rFonts w:cs="Times New Roman"/>
                <w:bCs/>
                <w:sz w:val="18"/>
                <w:szCs w:val="18"/>
              </w:rPr>
            </w:pPr>
          </w:p>
        </w:tc>
        <w:tc>
          <w:tcPr>
            <w:tcW w:w="270" w:type="dxa"/>
          </w:tcPr>
          <w:p w14:paraId="3B187426"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342CA4DB" w14:textId="77777777"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p>
        </w:tc>
        <w:tc>
          <w:tcPr>
            <w:tcW w:w="243" w:type="dxa"/>
            <w:gridSpan w:val="2"/>
          </w:tcPr>
          <w:p w14:paraId="2FBD313D"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07" w:type="dxa"/>
          </w:tcPr>
          <w:p w14:paraId="0816B62C" w14:textId="77777777" w:rsidR="00D82F19" w:rsidRPr="00CD79E2" w:rsidRDefault="00D82F19" w:rsidP="00D82F19">
            <w:pPr>
              <w:pStyle w:val="acctfourfigures"/>
              <w:tabs>
                <w:tab w:val="clear" w:pos="765"/>
                <w:tab w:val="decimal" w:pos="822"/>
                <w:tab w:val="decimal" w:pos="970"/>
              </w:tabs>
              <w:spacing w:line="220" w:lineRule="exact"/>
              <w:ind w:left="-117" w:right="-90"/>
              <w:rPr>
                <w:rFonts w:cs="Times New Roman"/>
                <w:bCs/>
                <w:sz w:val="18"/>
                <w:szCs w:val="18"/>
              </w:rPr>
            </w:pPr>
          </w:p>
        </w:tc>
      </w:tr>
      <w:tr w:rsidR="00D82F19" w:rsidRPr="00BD0CED" w14:paraId="41DA0235" w14:textId="77777777">
        <w:trPr>
          <w:cantSplit/>
        </w:trPr>
        <w:tc>
          <w:tcPr>
            <w:tcW w:w="2880" w:type="dxa"/>
            <w:vAlign w:val="bottom"/>
          </w:tcPr>
          <w:p w14:paraId="3821F245" w14:textId="77777777" w:rsidR="00D82F19" w:rsidRPr="00BD0CED" w:rsidRDefault="00D82F19" w:rsidP="00D82F19">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Deposits</w:t>
            </w:r>
          </w:p>
        </w:tc>
        <w:tc>
          <w:tcPr>
            <w:tcW w:w="450" w:type="dxa"/>
            <w:vAlign w:val="bottom"/>
          </w:tcPr>
          <w:p w14:paraId="09581A3C" w14:textId="72DC7A6A" w:rsidR="00D82F19" w:rsidRPr="00BD0CED" w:rsidRDefault="00D82F19" w:rsidP="00D82F19">
            <w:pPr>
              <w:spacing w:line="220" w:lineRule="exact"/>
              <w:ind w:left="-472" w:right="-462"/>
              <w:jc w:val="center"/>
              <w:rPr>
                <w:rFonts w:cs="Times New Roman"/>
                <w:i/>
                <w:iCs/>
                <w:sz w:val="18"/>
                <w:szCs w:val="18"/>
              </w:rPr>
            </w:pPr>
            <w:r w:rsidRPr="00BD0CED">
              <w:rPr>
                <w:rFonts w:cs="Times New Roman"/>
                <w:i/>
                <w:iCs/>
                <w:sz w:val="18"/>
                <w:szCs w:val="18"/>
              </w:rPr>
              <w:t>19</w:t>
            </w:r>
          </w:p>
        </w:tc>
        <w:tc>
          <w:tcPr>
            <w:tcW w:w="1080" w:type="dxa"/>
          </w:tcPr>
          <w:p w14:paraId="13F3291F" w14:textId="0522C2BC"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r w:rsidRPr="00AA6956">
              <w:rPr>
                <w:rFonts w:cs="Times New Roman"/>
                <w:bCs/>
                <w:sz w:val="18"/>
                <w:szCs w:val="18"/>
                <w:lang w:val="en-US"/>
              </w:rPr>
              <w:t>-</w:t>
            </w:r>
          </w:p>
        </w:tc>
        <w:tc>
          <w:tcPr>
            <w:tcW w:w="236" w:type="dxa"/>
          </w:tcPr>
          <w:p w14:paraId="727D3C03"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024" w:type="dxa"/>
          </w:tcPr>
          <w:p w14:paraId="4974304E" w14:textId="219546D1" w:rsidR="00D82F19" w:rsidRPr="00CD79E2" w:rsidRDefault="00D82F19" w:rsidP="00D82F19">
            <w:pPr>
              <w:tabs>
                <w:tab w:val="decimal" w:pos="735"/>
              </w:tabs>
              <w:spacing w:line="220" w:lineRule="exact"/>
              <w:ind w:left="-135" w:right="-108"/>
              <w:rPr>
                <w:rFonts w:cs="Times New Roman"/>
                <w:bCs/>
                <w:sz w:val="18"/>
                <w:szCs w:val="18"/>
                <w:lang w:val="en-US"/>
              </w:rPr>
            </w:pPr>
            <w:r w:rsidRPr="00AA6956">
              <w:rPr>
                <w:rFonts w:cs="Times New Roman"/>
                <w:sz w:val="18"/>
                <w:szCs w:val="18"/>
                <w:cs/>
                <w:lang w:val="en-US" w:bidi="th-TH"/>
              </w:rPr>
              <w:t>-</w:t>
            </w:r>
          </w:p>
        </w:tc>
        <w:tc>
          <w:tcPr>
            <w:tcW w:w="270" w:type="dxa"/>
          </w:tcPr>
          <w:p w14:paraId="096E0BDD" w14:textId="77777777" w:rsidR="00D82F19" w:rsidRPr="00CD79E2" w:rsidRDefault="00D82F19" w:rsidP="00D82F19">
            <w:pPr>
              <w:tabs>
                <w:tab w:val="decimal" w:pos="880"/>
              </w:tabs>
              <w:spacing w:line="220" w:lineRule="exact"/>
              <w:ind w:left="-14" w:right="-180"/>
              <w:rPr>
                <w:rFonts w:cs="Times New Roman"/>
                <w:bCs/>
                <w:sz w:val="18"/>
                <w:szCs w:val="18"/>
                <w:lang w:val="en-US"/>
              </w:rPr>
            </w:pPr>
          </w:p>
        </w:tc>
        <w:tc>
          <w:tcPr>
            <w:tcW w:w="990" w:type="dxa"/>
            <w:vAlign w:val="bottom"/>
          </w:tcPr>
          <w:p w14:paraId="5DC9C37F" w14:textId="76CA9351" w:rsidR="00D82F19" w:rsidRPr="00CD79E2" w:rsidRDefault="00D82F19" w:rsidP="00D82F19">
            <w:pPr>
              <w:tabs>
                <w:tab w:val="decimal" w:pos="795"/>
              </w:tabs>
              <w:spacing w:line="220" w:lineRule="exact"/>
              <w:ind w:left="-135" w:right="-108"/>
              <w:rPr>
                <w:rFonts w:cs="Times New Roman"/>
                <w:bCs/>
                <w:sz w:val="18"/>
                <w:szCs w:val="18"/>
                <w:rtl/>
                <w:cs/>
                <w:lang w:bidi="th-TH"/>
              </w:rPr>
            </w:pPr>
            <w:r w:rsidRPr="00AA6956">
              <w:rPr>
                <w:rFonts w:cs="Times New Roman"/>
                <w:sz w:val="18"/>
                <w:szCs w:val="18"/>
                <w:lang w:val="en-US"/>
              </w:rPr>
              <w:t>-</w:t>
            </w:r>
          </w:p>
        </w:tc>
        <w:tc>
          <w:tcPr>
            <w:tcW w:w="236" w:type="dxa"/>
            <w:vAlign w:val="bottom"/>
          </w:tcPr>
          <w:p w14:paraId="205DD168"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4A373655" w14:textId="08A5D088"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14</w:t>
            </w:r>
            <w:r w:rsidR="001C1BAD">
              <w:rPr>
                <w:rFonts w:cs="Times New Roman"/>
                <w:bCs/>
                <w:sz w:val="18"/>
                <w:szCs w:val="18"/>
              </w:rPr>
              <w:t>1</w:t>
            </w:r>
            <w:r w:rsidRPr="00AA6956">
              <w:rPr>
                <w:rFonts w:cs="Times New Roman"/>
                <w:bCs/>
                <w:sz w:val="18"/>
                <w:szCs w:val="18"/>
              </w:rPr>
              <w:t>,088,417</w:t>
            </w:r>
          </w:p>
        </w:tc>
        <w:tc>
          <w:tcPr>
            <w:tcW w:w="236" w:type="dxa"/>
          </w:tcPr>
          <w:p w14:paraId="432C3385"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11C14A97" w14:textId="45C86E4E"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14</w:t>
            </w:r>
            <w:r w:rsidR="001C1BAD">
              <w:rPr>
                <w:rFonts w:cs="Times New Roman"/>
                <w:bCs/>
                <w:sz w:val="18"/>
                <w:szCs w:val="18"/>
              </w:rPr>
              <w:t>1</w:t>
            </w:r>
            <w:r w:rsidRPr="00AA6956">
              <w:rPr>
                <w:rFonts w:cs="Times New Roman"/>
                <w:bCs/>
                <w:sz w:val="18"/>
                <w:szCs w:val="18"/>
              </w:rPr>
              <w:t>,088,417</w:t>
            </w:r>
          </w:p>
        </w:tc>
        <w:tc>
          <w:tcPr>
            <w:tcW w:w="270" w:type="dxa"/>
          </w:tcPr>
          <w:p w14:paraId="3F572B18"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080" w:type="dxa"/>
          </w:tcPr>
          <w:p w14:paraId="0E1CFFF4" w14:textId="412C6AFE" w:rsidR="00D82F19" w:rsidRPr="00CD79E2" w:rsidRDefault="00D82F19" w:rsidP="00D82F19">
            <w:pPr>
              <w:tabs>
                <w:tab w:val="decimal" w:pos="795"/>
              </w:tabs>
              <w:spacing w:line="220" w:lineRule="exact"/>
              <w:ind w:left="-14" w:right="-180"/>
              <w:rPr>
                <w:rFonts w:cs="Times New Roman"/>
                <w:bCs/>
                <w:sz w:val="18"/>
                <w:szCs w:val="18"/>
              </w:rPr>
            </w:pPr>
            <w:r w:rsidRPr="00AA6956">
              <w:rPr>
                <w:rFonts w:cs="Times New Roman"/>
                <w:bCs/>
                <w:sz w:val="18"/>
                <w:szCs w:val="18"/>
              </w:rPr>
              <w:t>-</w:t>
            </w:r>
          </w:p>
        </w:tc>
        <w:tc>
          <w:tcPr>
            <w:tcW w:w="236" w:type="dxa"/>
          </w:tcPr>
          <w:p w14:paraId="0993EB04" w14:textId="77777777" w:rsidR="00D82F19" w:rsidRPr="00CD79E2" w:rsidRDefault="00D82F19" w:rsidP="00D82F19">
            <w:pPr>
              <w:pStyle w:val="acctfourfigures"/>
              <w:tabs>
                <w:tab w:val="clear" w:pos="765"/>
                <w:tab w:val="decimal" w:pos="1003"/>
              </w:tabs>
              <w:spacing w:line="220" w:lineRule="exact"/>
              <w:ind w:left="-14" w:right="-180"/>
              <w:rPr>
                <w:rFonts w:cs="Times New Roman"/>
                <w:bCs/>
                <w:sz w:val="18"/>
                <w:szCs w:val="18"/>
                <w:rtl/>
                <w:cs/>
              </w:rPr>
            </w:pPr>
          </w:p>
        </w:tc>
        <w:tc>
          <w:tcPr>
            <w:tcW w:w="1114" w:type="dxa"/>
            <w:vAlign w:val="bottom"/>
          </w:tcPr>
          <w:p w14:paraId="0AABB4D9" w14:textId="601159FA"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r w:rsidRPr="00AA6956">
              <w:rPr>
                <w:rFonts w:cs="Times New Roman"/>
                <w:bCs/>
                <w:sz w:val="18"/>
                <w:szCs w:val="18"/>
              </w:rPr>
              <w:t>141,874,</w:t>
            </w:r>
            <w:r w:rsidRPr="00AA6956">
              <w:rPr>
                <w:rFonts w:cs="Times New Roman"/>
                <w:sz w:val="18"/>
                <w:szCs w:val="18"/>
              </w:rPr>
              <w:t>695</w:t>
            </w:r>
          </w:p>
        </w:tc>
        <w:tc>
          <w:tcPr>
            <w:tcW w:w="270" w:type="dxa"/>
          </w:tcPr>
          <w:p w14:paraId="7845ABBD" w14:textId="77777777" w:rsidR="00D82F19" w:rsidRPr="00CD79E2" w:rsidRDefault="00D82F19" w:rsidP="00D82F19">
            <w:pPr>
              <w:tabs>
                <w:tab w:val="decimal" w:pos="880"/>
              </w:tabs>
              <w:spacing w:line="220" w:lineRule="exact"/>
              <w:ind w:left="-14" w:right="-180"/>
              <w:rPr>
                <w:rFonts w:cs="Times New Roman"/>
                <w:bCs/>
                <w:sz w:val="18"/>
                <w:szCs w:val="18"/>
              </w:rPr>
            </w:pPr>
          </w:p>
        </w:tc>
        <w:tc>
          <w:tcPr>
            <w:tcW w:w="1080" w:type="dxa"/>
          </w:tcPr>
          <w:p w14:paraId="23DA79BB" w14:textId="14B5C582"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r w:rsidRPr="00AA6956">
              <w:rPr>
                <w:rFonts w:cs="Times New Roman"/>
                <w:bCs/>
                <w:sz w:val="18"/>
                <w:szCs w:val="18"/>
              </w:rPr>
              <w:t>-</w:t>
            </w:r>
          </w:p>
        </w:tc>
        <w:tc>
          <w:tcPr>
            <w:tcW w:w="243" w:type="dxa"/>
            <w:gridSpan w:val="2"/>
          </w:tcPr>
          <w:p w14:paraId="0F7CCF62" w14:textId="77777777" w:rsidR="00D82F19" w:rsidRPr="00CD79E2" w:rsidRDefault="00D82F19" w:rsidP="00D82F19">
            <w:pPr>
              <w:tabs>
                <w:tab w:val="decimal" w:pos="880"/>
              </w:tabs>
              <w:spacing w:line="220" w:lineRule="exact"/>
              <w:ind w:left="-14" w:right="-180"/>
              <w:rPr>
                <w:rFonts w:cs="Times New Roman"/>
                <w:bCs/>
                <w:sz w:val="18"/>
                <w:szCs w:val="18"/>
              </w:rPr>
            </w:pPr>
          </w:p>
        </w:tc>
        <w:tc>
          <w:tcPr>
            <w:tcW w:w="1107" w:type="dxa"/>
            <w:vAlign w:val="bottom"/>
          </w:tcPr>
          <w:p w14:paraId="422C8AEA" w14:textId="1C66BF1B"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r w:rsidRPr="00AA6956">
              <w:rPr>
                <w:rFonts w:cs="Times New Roman"/>
                <w:bCs/>
                <w:sz w:val="18"/>
                <w:szCs w:val="18"/>
              </w:rPr>
              <w:t>141,874,</w:t>
            </w:r>
            <w:r w:rsidRPr="00AA6956">
              <w:rPr>
                <w:rFonts w:cs="Times New Roman"/>
                <w:sz w:val="18"/>
                <w:szCs w:val="18"/>
              </w:rPr>
              <w:t>695</w:t>
            </w:r>
          </w:p>
        </w:tc>
      </w:tr>
      <w:tr w:rsidR="00D82F19" w:rsidRPr="00BD0CED" w14:paraId="7C6FF132" w14:textId="77777777" w:rsidTr="00AA6956">
        <w:trPr>
          <w:cantSplit/>
        </w:trPr>
        <w:tc>
          <w:tcPr>
            <w:tcW w:w="2880" w:type="dxa"/>
            <w:vAlign w:val="bottom"/>
          </w:tcPr>
          <w:p w14:paraId="639384DE" w14:textId="77777777" w:rsidR="00D82F19" w:rsidRPr="00BD0CED" w:rsidRDefault="00D82F19" w:rsidP="00D82F19">
            <w:pPr>
              <w:tabs>
                <w:tab w:val="left" w:pos="250"/>
              </w:tabs>
              <w:spacing w:line="220" w:lineRule="exact"/>
              <w:ind w:left="-18" w:right="-270"/>
              <w:rPr>
                <w:rFonts w:cs="Times New Roman"/>
                <w:sz w:val="18"/>
                <w:szCs w:val="18"/>
                <w:cs/>
                <w:lang w:bidi="th-TH"/>
              </w:rPr>
            </w:pPr>
            <w:r w:rsidRPr="00BD0CED">
              <w:rPr>
                <w:rFonts w:cs="Times New Roman"/>
                <w:sz w:val="18"/>
                <w:szCs w:val="18"/>
                <w:lang w:bidi="th-TH"/>
              </w:rPr>
              <w:t>Interbank</w:t>
            </w:r>
            <w:r w:rsidRPr="00BD0CED">
              <w:rPr>
                <w:rFonts w:cs="Times New Roman"/>
                <w:sz w:val="18"/>
                <w:szCs w:val="18"/>
                <w:cs/>
                <w:lang w:bidi="th-TH"/>
              </w:rPr>
              <w:t xml:space="preserve"> </w:t>
            </w:r>
            <w:r w:rsidRPr="00BD0CED">
              <w:rPr>
                <w:rFonts w:cs="Times New Roman"/>
                <w:sz w:val="18"/>
                <w:szCs w:val="18"/>
                <w:lang w:bidi="th-TH"/>
              </w:rPr>
              <w:t>and</w:t>
            </w:r>
            <w:r w:rsidRPr="00BD0CED">
              <w:rPr>
                <w:rFonts w:cs="Times New Roman"/>
                <w:sz w:val="18"/>
                <w:szCs w:val="18"/>
                <w:cs/>
                <w:lang w:bidi="th-TH"/>
              </w:rPr>
              <w:t xml:space="preserve"> </w:t>
            </w:r>
            <w:r w:rsidRPr="00BD0CED">
              <w:rPr>
                <w:rFonts w:cs="Times New Roman"/>
                <w:sz w:val="18"/>
                <w:szCs w:val="18"/>
                <w:lang w:bidi="th-TH"/>
              </w:rPr>
              <w:t>money</w:t>
            </w:r>
            <w:r w:rsidRPr="00BD0CED">
              <w:rPr>
                <w:rFonts w:cs="Times New Roman"/>
                <w:sz w:val="18"/>
                <w:szCs w:val="18"/>
                <w:cs/>
                <w:lang w:bidi="th-TH"/>
              </w:rPr>
              <w:t xml:space="preserve"> </w:t>
            </w:r>
            <w:r w:rsidRPr="00BD0CED">
              <w:rPr>
                <w:rFonts w:cs="Times New Roman"/>
                <w:sz w:val="18"/>
                <w:szCs w:val="18"/>
                <w:lang w:bidi="th-TH"/>
              </w:rPr>
              <w:t>market</w:t>
            </w:r>
            <w:r w:rsidRPr="00BD0CED">
              <w:rPr>
                <w:rFonts w:cs="Times New Roman"/>
                <w:sz w:val="18"/>
                <w:szCs w:val="18"/>
                <w:cs/>
                <w:lang w:bidi="th-TH"/>
              </w:rPr>
              <w:t xml:space="preserve"> </w:t>
            </w:r>
            <w:r w:rsidRPr="00BD0CED">
              <w:rPr>
                <w:rFonts w:cs="Times New Roman"/>
                <w:sz w:val="18"/>
                <w:szCs w:val="18"/>
                <w:lang w:bidi="th-TH"/>
              </w:rPr>
              <w:t>items</w:t>
            </w:r>
          </w:p>
        </w:tc>
        <w:tc>
          <w:tcPr>
            <w:tcW w:w="450" w:type="dxa"/>
            <w:vAlign w:val="bottom"/>
          </w:tcPr>
          <w:p w14:paraId="2D5D1BC8" w14:textId="77777777" w:rsidR="00D82F19" w:rsidRPr="00BD0CED" w:rsidRDefault="00D82F19" w:rsidP="00D82F19">
            <w:pPr>
              <w:spacing w:line="220" w:lineRule="exact"/>
              <w:ind w:left="-472" w:right="-462"/>
              <w:jc w:val="center"/>
              <w:rPr>
                <w:rFonts w:cs="Times New Roman"/>
                <w:i/>
                <w:iCs/>
                <w:sz w:val="18"/>
                <w:szCs w:val="18"/>
              </w:rPr>
            </w:pPr>
            <w:r w:rsidRPr="00BD0CED">
              <w:rPr>
                <w:rFonts w:cs="Times New Roman"/>
                <w:i/>
                <w:iCs/>
                <w:sz w:val="18"/>
                <w:szCs w:val="18"/>
              </w:rPr>
              <w:t>20</w:t>
            </w:r>
          </w:p>
        </w:tc>
        <w:tc>
          <w:tcPr>
            <w:tcW w:w="1080" w:type="dxa"/>
            <w:vAlign w:val="bottom"/>
          </w:tcPr>
          <w:p w14:paraId="67FF870B" w14:textId="47BC077A" w:rsidR="00D82F19" w:rsidRPr="00CD79E2" w:rsidRDefault="00D82F19" w:rsidP="00D82F19">
            <w:pPr>
              <w:pStyle w:val="acctfourfigures"/>
              <w:tabs>
                <w:tab w:val="clear" w:pos="765"/>
                <w:tab w:val="decimal" w:pos="880"/>
              </w:tabs>
              <w:spacing w:line="220" w:lineRule="exact"/>
              <w:ind w:right="-180"/>
              <w:rPr>
                <w:rFonts w:cs="Times New Roman"/>
                <w:bCs/>
                <w:sz w:val="18"/>
                <w:szCs w:val="18"/>
              </w:rPr>
            </w:pPr>
            <w:r w:rsidRPr="00AA6956">
              <w:rPr>
                <w:rFonts w:cs="Times New Roman"/>
                <w:bCs/>
                <w:sz w:val="18"/>
                <w:szCs w:val="18"/>
                <w:lang w:val="en-US"/>
              </w:rPr>
              <w:t>-</w:t>
            </w:r>
          </w:p>
        </w:tc>
        <w:tc>
          <w:tcPr>
            <w:tcW w:w="236" w:type="dxa"/>
            <w:vAlign w:val="bottom"/>
          </w:tcPr>
          <w:p w14:paraId="50ECA476" w14:textId="77777777" w:rsidR="00D82F19" w:rsidRPr="00CD79E2" w:rsidRDefault="00D82F19" w:rsidP="00D82F19">
            <w:pPr>
              <w:tabs>
                <w:tab w:val="decimal" w:pos="880"/>
              </w:tabs>
              <w:spacing w:line="220" w:lineRule="exact"/>
              <w:ind w:left="-14" w:right="-180"/>
              <w:rPr>
                <w:rFonts w:cs="Times New Roman"/>
                <w:bCs/>
                <w:sz w:val="18"/>
                <w:szCs w:val="18"/>
                <w:rtl/>
                <w:cs/>
                <w:lang w:bidi="th-TH"/>
              </w:rPr>
            </w:pPr>
          </w:p>
        </w:tc>
        <w:tc>
          <w:tcPr>
            <w:tcW w:w="1024" w:type="dxa"/>
            <w:vAlign w:val="bottom"/>
          </w:tcPr>
          <w:p w14:paraId="216E1930" w14:textId="1377BED8" w:rsidR="00D82F19" w:rsidRPr="00CD79E2" w:rsidRDefault="00D82F19" w:rsidP="00D82F19">
            <w:pPr>
              <w:tabs>
                <w:tab w:val="decimal" w:pos="735"/>
              </w:tabs>
              <w:spacing w:line="220" w:lineRule="exact"/>
              <w:ind w:left="-135" w:right="-108"/>
              <w:rPr>
                <w:rFonts w:cs="Times New Roman"/>
                <w:bCs/>
                <w:sz w:val="18"/>
                <w:szCs w:val="18"/>
                <w:lang w:val="en-US"/>
              </w:rPr>
            </w:pPr>
            <w:r w:rsidRPr="00AA6956">
              <w:rPr>
                <w:rFonts w:cs="Times New Roman"/>
                <w:sz w:val="18"/>
                <w:szCs w:val="18"/>
                <w:cs/>
                <w:lang w:val="en-US" w:bidi="th-TH"/>
              </w:rPr>
              <w:t>-</w:t>
            </w:r>
          </w:p>
        </w:tc>
        <w:tc>
          <w:tcPr>
            <w:tcW w:w="270" w:type="dxa"/>
            <w:vAlign w:val="bottom"/>
          </w:tcPr>
          <w:p w14:paraId="17C90382" w14:textId="77777777" w:rsidR="00D82F19" w:rsidRPr="00CD79E2" w:rsidRDefault="00D82F19" w:rsidP="00D82F19">
            <w:pPr>
              <w:tabs>
                <w:tab w:val="decimal" w:pos="880"/>
              </w:tabs>
              <w:spacing w:line="220" w:lineRule="exact"/>
              <w:ind w:left="-14" w:right="-180"/>
              <w:rPr>
                <w:rFonts w:cs="Times New Roman"/>
                <w:bCs/>
                <w:sz w:val="18"/>
                <w:szCs w:val="18"/>
                <w:lang w:val="en-US"/>
              </w:rPr>
            </w:pPr>
          </w:p>
        </w:tc>
        <w:tc>
          <w:tcPr>
            <w:tcW w:w="990" w:type="dxa"/>
            <w:vAlign w:val="bottom"/>
          </w:tcPr>
          <w:p w14:paraId="15984721" w14:textId="73E1310B" w:rsidR="00D82F19" w:rsidRPr="00CD79E2" w:rsidRDefault="00D82F19" w:rsidP="00D82F19">
            <w:pPr>
              <w:tabs>
                <w:tab w:val="decimal" w:pos="795"/>
              </w:tabs>
              <w:spacing w:line="220" w:lineRule="exact"/>
              <w:ind w:left="-135" w:right="-108"/>
              <w:rPr>
                <w:rFonts w:cs="Times New Roman"/>
                <w:bCs/>
                <w:sz w:val="18"/>
                <w:szCs w:val="18"/>
                <w:rtl/>
                <w:cs/>
                <w:lang w:bidi="th-TH"/>
              </w:rPr>
            </w:pPr>
            <w:r w:rsidRPr="00AA6956">
              <w:rPr>
                <w:rFonts w:cs="Times New Roman"/>
                <w:bCs/>
                <w:sz w:val="18"/>
                <w:szCs w:val="18"/>
                <w:lang w:val="en-US"/>
              </w:rPr>
              <w:t>-</w:t>
            </w:r>
          </w:p>
        </w:tc>
        <w:tc>
          <w:tcPr>
            <w:tcW w:w="236" w:type="dxa"/>
            <w:vAlign w:val="bottom"/>
          </w:tcPr>
          <w:p w14:paraId="0DED799C" w14:textId="77777777" w:rsidR="00D82F19" w:rsidRPr="00CD79E2" w:rsidRDefault="00D82F19" w:rsidP="00D82F19">
            <w:pPr>
              <w:tabs>
                <w:tab w:val="decimal" w:pos="880"/>
              </w:tabs>
              <w:spacing w:line="220" w:lineRule="exact"/>
              <w:ind w:left="-14" w:right="-180"/>
              <w:rPr>
                <w:rFonts w:cs="Times New Roman"/>
                <w:bCs/>
                <w:sz w:val="18"/>
                <w:szCs w:val="18"/>
                <w:rtl/>
                <w:cs/>
                <w:lang w:bidi="th-TH"/>
              </w:rPr>
            </w:pPr>
          </w:p>
        </w:tc>
        <w:tc>
          <w:tcPr>
            <w:tcW w:w="1114" w:type="dxa"/>
            <w:vAlign w:val="bottom"/>
          </w:tcPr>
          <w:p w14:paraId="6A5F071F" w14:textId="21236544"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19,328,827</w:t>
            </w:r>
          </w:p>
        </w:tc>
        <w:tc>
          <w:tcPr>
            <w:tcW w:w="236" w:type="dxa"/>
            <w:vAlign w:val="bottom"/>
          </w:tcPr>
          <w:p w14:paraId="5AA12BF8"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74209EA9" w14:textId="65F09554"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19,328,827</w:t>
            </w:r>
          </w:p>
        </w:tc>
        <w:tc>
          <w:tcPr>
            <w:tcW w:w="270" w:type="dxa"/>
            <w:vAlign w:val="bottom"/>
          </w:tcPr>
          <w:p w14:paraId="2273A3DF"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080" w:type="dxa"/>
            <w:vAlign w:val="bottom"/>
          </w:tcPr>
          <w:p w14:paraId="496259D5" w14:textId="599D971F"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r w:rsidRPr="00AA6956">
              <w:rPr>
                <w:rFonts w:cs="Times New Roman"/>
                <w:bCs/>
                <w:sz w:val="18"/>
                <w:szCs w:val="18"/>
              </w:rPr>
              <w:t>-</w:t>
            </w:r>
          </w:p>
        </w:tc>
        <w:tc>
          <w:tcPr>
            <w:tcW w:w="236" w:type="dxa"/>
            <w:vAlign w:val="bottom"/>
          </w:tcPr>
          <w:p w14:paraId="5D1D2694" w14:textId="77777777" w:rsidR="00D82F19" w:rsidRPr="00CD79E2" w:rsidRDefault="00D82F19" w:rsidP="00D82F19">
            <w:pPr>
              <w:pStyle w:val="acctfourfigures"/>
              <w:tabs>
                <w:tab w:val="clear" w:pos="765"/>
                <w:tab w:val="decimal" w:pos="1003"/>
              </w:tabs>
              <w:spacing w:line="220" w:lineRule="exact"/>
              <w:ind w:left="-14" w:right="-180"/>
              <w:rPr>
                <w:rFonts w:cs="Times New Roman"/>
                <w:bCs/>
                <w:sz w:val="18"/>
                <w:szCs w:val="18"/>
                <w:rtl/>
                <w:cs/>
              </w:rPr>
            </w:pPr>
          </w:p>
        </w:tc>
        <w:tc>
          <w:tcPr>
            <w:tcW w:w="1114" w:type="dxa"/>
            <w:vAlign w:val="bottom"/>
          </w:tcPr>
          <w:p w14:paraId="425DF2AD" w14:textId="0DBB77C7"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r w:rsidRPr="00AA6956">
              <w:rPr>
                <w:rFonts w:cs="Times New Roman"/>
                <w:bCs/>
                <w:sz w:val="18"/>
                <w:szCs w:val="18"/>
              </w:rPr>
              <w:t>19,325,686</w:t>
            </w:r>
          </w:p>
        </w:tc>
        <w:tc>
          <w:tcPr>
            <w:tcW w:w="270" w:type="dxa"/>
            <w:vAlign w:val="bottom"/>
          </w:tcPr>
          <w:p w14:paraId="2933BACE" w14:textId="77777777" w:rsidR="00D82F19" w:rsidRPr="00CD79E2" w:rsidRDefault="00D82F19" w:rsidP="00D82F19">
            <w:pPr>
              <w:tabs>
                <w:tab w:val="decimal" w:pos="880"/>
              </w:tabs>
              <w:spacing w:line="220" w:lineRule="exact"/>
              <w:ind w:left="-14" w:right="-180"/>
              <w:rPr>
                <w:rFonts w:cs="Times New Roman"/>
                <w:bCs/>
                <w:sz w:val="18"/>
                <w:szCs w:val="18"/>
              </w:rPr>
            </w:pPr>
          </w:p>
        </w:tc>
        <w:tc>
          <w:tcPr>
            <w:tcW w:w="1080" w:type="dxa"/>
            <w:vAlign w:val="bottom"/>
          </w:tcPr>
          <w:p w14:paraId="40923027" w14:textId="6BEEB5E7"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r w:rsidRPr="00AA6956">
              <w:rPr>
                <w:rFonts w:cs="Times New Roman"/>
                <w:bCs/>
                <w:sz w:val="18"/>
                <w:szCs w:val="18"/>
              </w:rPr>
              <w:t>-</w:t>
            </w:r>
          </w:p>
        </w:tc>
        <w:tc>
          <w:tcPr>
            <w:tcW w:w="243" w:type="dxa"/>
            <w:gridSpan w:val="2"/>
            <w:vAlign w:val="bottom"/>
          </w:tcPr>
          <w:p w14:paraId="434E0E4D" w14:textId="77777777" w:rsidR="00D82F19" w:rsidRPr="00CD79E2" w:rsidRDefault="00D82F19" w:rsidP="00D82F19">
            <w:pPr>
              <w:tabs>
                <w:tab w:val="decimal" w:pos="880"/>
              </w:tabs>
              <w:spacing w:line="220" w:lineRule="exact"/>
              <w:ind w:left="-14" w:right="-180"/>
              <w:rPr>
                <w:rFonts w:cs="Times New Roman"/>
                <w:bCs/>
                <w:sz w:val="18"/>
                <w:szCs w:val="18"/>
              </w:rPr>
            </w:pPr>
          </w:p>
        </w:tc>
        <w:tc>
          <w:tcPr>
            <w:tcW w:w="1107" w:type="dxa"/>
            <w:vAlign w:val="bottom"/>
          </w:tcPr>
          <w:p w14:paraId="24877A6A" w14:textId="3FC549FE"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r w:rsidRPr="00AA6956">
              <w:rPr>
                <w:rFonts w:cs="Times New Roman"/>
                <w:bCs/>
                <w:sz w:val="18"/>
                <w:szCs w:val="18"/>
              </w:rPr>
              <w:t>19,325,686</w:t>
            </w:r>
          </w:p>
        </w:tc>
      </w:tr>
      <w:tr w:rsidR="00D82F19" w:rsidRPr="00BD0CED" w14:paraId="443330D5" w14:textId="77777777" w:rsidTr="00AA6956">
        <w:trPr>
          <w:cantSplit/>
          <w:trHeight w:val="173"/>
        </w:trPr>
        <w:tc>
          <w:tcPr>
            <w:tcW w:w="2880" w:type="dxa"/>
            <w:vAlign w:val="bottom"/>
          </w:tcPr>
          <w:p w14:paraId="6D85104F" w14:textId="77777777" w:rsidR="00D82F19" w:rsidRPr="00BD0CED" w:rsidRDefault="00D82F19" w:rsidP="00D82F19">
            <w:pPr>
              <w:tabs>
                <w:tab w:val="left" w:pos="250"/>
              </w:tabs>
              <w:spacing w:line="220" w:lineRule="exact"/>
              <w:ind w:left="-18" w:right="-270"/>
              <w:rPr>
                <w:rFonts w:cs="Times New Roman"/>
                <w:sz w:val="18"/>
                <w:szCs w:val="18"/>
              </w:rPr>
            </w:pPr>
            <w:r w:rsidRPr="00BD0CED">
              <w:rPr>
                <w:rFonts w:cs="Times New Roman"/>
                <w:sz w:val="18"/>
                <w:szCs w:val="18"/>
                <w:lang w:bidi="th-TH"/>
              </w:rPr>
              <w:t>Derivatives</w:t>
            </w:r>
          </w:p>
        </w:tc>
        <w:tc>
          <w:tcPr>
            <w:tcW w:w="450" w:type="dxa"/>
            <w:vAlign w:val="bottom"/>
          </w:tcPr>
          <w:p w14:paraId="24CF9E5D" w14:textId="77777777" w:rsidR="00D82F19" w:rsidRPr="00BD0CED" w:rsidRDefault="00D82F19" w:rsidP="00D82F19">
            <w:pPr>
              <w:spacing w:line="220" w:lineRule="exact"/>
              <w:ind w:left="-472" w:right="-462"/>
              <w:jc w:val="center"/>
              <w:rPr>
                <w:rFonts w:cs="Times New Roman"/>
                <w:i/>
                <w:iCs/>
                <w:sz w:val="18"/>
                <w:szCs w:val="18"/>
              </w:rPr>
            </w:pPr>
            <w:r w:rsidRPr="00BD0CED">
              <w:rPr>
                <w:rFonts w:cs="Times New Roman"/>
                <w:i/>
                <w:iCs/>
                <w:sz w:val="18"/>
                <w:szCs w:val="18"/>
              </w:rPr>
              <w:t>9</w:t>
            </w:r>
          </w:p>
        </w:tc>
        <w:tc>
          <w:tcPr>
            <w:tcW w:w="1080" w:type="dxa"/>
            <w:vAlign w:val="bottom"/>
          </w:tcPr>
          <w:p w14:paraId="4BFB0C68" w14:textId="7A2D5AE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vAlign w:val="bottom"/>
          </w:tcPr>
          <w:p w14:paraId="7917DB94"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024" w:type="dxa"/>
            <w:vAlign w:val="bottom"/>
          </w:tcPr>
          <w:p w14:paraId="234FA8E4" w14:textId="049AB786" w:rsidR="00D82F19" w:rsidRPr="00CD79E2" w:rsidRDefault="00D82F19" w:rsidP="00D82F19">
            <w:pPr>
              <w:tabs>
                <w:tab w:val="decimal" w:pos="735"/>
              </w:tabs>
              <w:spacing w:line="220" w:lineRule="exact"/>
              <w:ind w:left="-135" w:right="-108"/>
              <w:rPr>
                <w:rFonts w:cs="Times New Roman"/>
                <w:bCs/>
                <w:sz w:val="18"/>
                <w:szCs w:val="18"/>
                <w:rtl/>
                <w:cs/>
              </w:rPr>
            </w:pPr>
          </w:p>
        </w:tc>
        <w:tc>
          <w:tcPr>
            <w:tcW w:w="270" w:type="dxa"/>
            <w:vAlign w:val="bottom"/>
          </w:tcPr>
          <w:p w14:paraId="420EEA80"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990" w:type="dxa"/>
            <w:vAlign w:val="bottom"/>
          </w:tcPr>
          <w:p w14:paraId="514708C4" w14:textId="6E27B6BF" w:rsidR="00D82F19" w:rsidRPr="00CD79E2" w:rsidRDefault="00D82F19" w:rsidP="00D82F19">
            <w:pPr>
              <w:tabs>
                <w:tab w:val="decimal" w:pos="795"/>
              </w:tabs>
              <w:spacing w:line="220" w:lineRule="exact"/>
              <w:ind w:left="-135" w:right="-108"/>
              <w:rPr>
                <w:rFonts w:cs="Times New Roman"/>
                <w:bCs/>
                <w:sz w:val="18"/>
                <w:szCs w:val="18"/>
                <w:rtl/>
                <w:cs/>
              </w:rPr>
            </w:pPr>
          </w:p>
        </w:tc>
        <w:tc>
          <w:tcPr>
            <w:tcW w:w="236" w:type="dxa"/>
            <w:vAlign w:val="bottom"/>
          </w:tcPr>
          <w:p w14:paraId="2D281FFF"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7760367A" w14:textId="45C9EA20"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vAlign w:val="bottom"/>
          </w:tcPr>
          <w:p w14:paraId="4116D30B"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114" w:type="dxa"/>
            <w:vAlign w:val="bottom"/>
          </w:tcPr>
          <w:p w14:paraId="23AB160E" w14:textId="74463E1E"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vAlign w:val="bottom"/>
          </w:tcPr>
          <w:p w14:paraId="7579CE61"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080" w:type="dxa"/>
            <w:vAlign w:val="bottom"/>
          </w:tcPr>
          <w:p w14:paraId="5CEF6163" w14:textId="6C80D0A1" w:rsidR="00D82F19" w:rsidRPr="00CD79E2" w:rsidRDefault="00D82F19" w:rsidP="00D82F19">
            <w:pPr>
              <w:tabs>
                <w:tab w:val="decimal" w:pos="795"/>
              </w:tabs>
              <w:spacing w:line="220" w:lineRule="exact"/>
              <w:ind w:left="-14" w:right="-180"/>
              <w:rPr>
                <w:rFonts w:cs="Times New Roman"/>
                <w:bCs/>
                <w:sz w:val="18"/>
                <w:szCs w:val="18"/>
                <w:lang w:bidi="th-TH"/>
              </w:rPr>
            </w:pPr>
          </w:p>
        </w:tc>
        <w:tc>
          <w:tcPr>
            <w:tcW w:w="236" w:type="dxa"/>
            <w:vAlign w:val="bottom"/>
          </w:tcPr>
          <w:p w14:paraId="6678006F"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114" w:type="dxa"/>
            <w:vAlign w:val="bottom"/>
          </w:tcPr>
          <w:p w14:paraId="24B58AA0" w14:textId="0098444C"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p>
        </w:tc>
        <w:tc>
          <w:tcPr>
            <w:tcW w:w="270" w:type="dxa"/>
            <w:vAlign w:val="bottom"/>
          </w:tcPr>
          <w:p w14:paraId="6393EFF8"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080" w:type="dxa"/>
            <w:vAlign w:val="bottom"/>
          </w:tcPr>
          <w:p w14:paraId="3D69E0C0" w14:textId="79DA3082"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p>
        </w:tc>
        <w:tc>
          <w:tcPr>
            <w:tcW w:w="236" w:type="dxa"/>
            <w:vAlign w:val="bottom"/>
          </w:tcPr>
          <w:p w14:paraId="21DFEF8E"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114" w:type="dxa"/>
            <w:gridSpan w:val="2"/>
            <w:vAlign w:val="bottom"/>
          </w:tcPr>
          <w:p w14:paraId="26F5F134" w14:textId="141EBA35"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p>
        </w:tc>
      </w:tr>
      <w:tr w:rsidR="00D82F19" w:rsidRPr="00BD0CED" w14:paraId="0E9D624C" w14:textId="77777777">
        <w:trPr>
          <w:cantSplit/>
          <w:trHeight w:val="173"/>
        </w:trPr>
        <w:tc>
          <w:tcPr>
            <w:tcW w:w="2880" w:type="dxa"/>
          </w:tcPr>
          <w:p w14:paraId="7AE52627" w14:textId="77777777" w:rsidR="00D82F19" w:rsidRPr="00BD0CED" w:rsidRDefault="00D82F19" w:rsidP="00D82F19">
            <w:pPr>
              <w:tabs>
                <w:tab w:val="left" w:pos="167"/>
              </w:tabs>
              <w:spacing w:line="220" w:lineRule="exact"/>
              <w:ind w:left="-18" w:right="-270"/>
              <w:rPr>
                <w:rFonts w:cs="Times New Roman"/>
                <w:sz w:val="18"/>
                <w:szCs w:val="18"/>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Cross-currency interest rate</w:t>
            </w:r>
          </w:p>
        </w:tc>
        <w:tc>
          <w:tcPr>
            <w:tcW w:w="450" w:type="dxa"/>
            <w:vAlign w:val="bottom"/>
          </w:tcPr>
          <w:p w14:paraId="43F5B103" w14:textId="77777777" w:rsidR="00D82F19" w:rsidRPr="00F77D24" w:rsidRDefault="00D82F19" w:rsidP="00D82F19">
            <w:pPr>
              <w:spacing w:line="220" w:lineRule="exact"/>
              <w:ind w:left="-472" w:right="-462"/>
              <w:jc w:val="center"/>
              <w:rPr>
                <w:rFonts w:cs="Times New Roman"/>
                <w:i/>
                <w:iCs/>
                <w:sz w:val="18"/>
                <w:szCs w:val="18"/>
              </w:rPr>
            </w:pPr>
          </w:p>
        </w:tc>
        <w:tc>
          <w:tcPr>
            <w:tcW w:w="1080" w:type="dxa"/>
            <w:vAlign w:val="bottom"/>
          </w:tcPr>
          <w:p w14:paraId="439489E5"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347AECCF"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024" w:type="dxa"/>
          </w:tcPr>
          <w:p w14:paraId="6ADB9A23" w14:textId="77777777" w:rsidR="00D82F19" w:rsidRPr="00CD79E2" w:rsidRDefault="00D82F19" w:rsidP="00D82F19">
            <w:pPr>
              <w:tabs>
                <w:tab w:val="decimal" w:pos="735"/>
              </w:tabs>
              <w:spacing w:line="220" w:lineRule="exact"/>
              <w:ind w:left="-135" w:right="-108"/>
              <w:rPr>
                <w:rFonts w:cs="Times New Roman"/>
                <w:bCs/>
                <w:sz w:val="18"/>
                <w:szCs w:val="18"/>
                <w:rtl/>
                <w:cs/>
              </w:rPr>
            </w:pPr>
          </w:p>
        </w:tc>
        <w:tc>
          <w:tcPr>
            <w:tcW w:w="270" w:type="dxa"/>
          </w:tcPr>
          <w:p w14:paraId="05B521DC"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990" w:type="dxa"/>
          </w:tcPr>
          <w:p w14:paraId="10E0B331" w14:textId="77777777" w:rsidR="00D82F19" w:rsidRPr="00CD79E2" w:rsidRDefault="00D82F19" w:rsidP="00D82F19">
            <w:pPr>
              <w:tabs>
                <w:tab w:val="decimal" w:pos="795"/>
              </w:tabs>
              <w:spacing w:line="220" w:lineRule="exact"/>
              <w:ind w:left="-135" w:right="-108"/>
              <w:rPr>
                <w:rFonts w:cs="Times New Roman"/>
                <w:bCs/>
                <w:sz w:val="18"/>
                <w:szCs w:val="18"/>
                <w:rtl/>
                <w:cs/>
              </w:rPr>
            </w:pPr>
          </w:p>
        </w:tc>
        <w:tc>
          <w:tcPr>
            <w:tcW w:w="236" w:type="dxa"/>
            <w:vAlign w:val="bottom"/>
          </w:tcPr>
          <w:p w14:paraId="1747101B"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1C41A338"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1D1F52CB"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114" w:type="dxa"/>
            <w:vAlign w:val="bottom"/>
          </w:tcPr>
          <w:p w14:paraId="55B7F91B"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0DDC65F7"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080" w:type="dxa"/>
          </w:tcPr>
          <w:p w14:paraId="5B407072" w14:textId="77777777" w:rsidR="00D82F19" w:rsidRPr="00CD79E2" w:rsidRDefault="00D82F19" w:rsidP="00D82F19">
            <w:pPr>
              <w:tabs>
                <w:tab w:val="decimal" w:pos="795"/>
              </w:tabs>
              <w:spacing w:line="220" w:lineRule="exact"/>
              <w:ind w:left="-14" w:right="-180"/>
              <w:rPr>
                <w:rFonts w:cs="Times New Roman"/>
                <w:bCs/>
                <w:sz w:val="18"/>
                <w:szCs w:val="18"/>
                <w:lang w:bidi="th-TH"/>
              </w:rPr>
            </w:pPr>
          </w:p>
        </w:tc>
        <w:tc>
          <w:tcPr>
            <w:tcW w:w="236" w:type="dxa"/>
          </w:tcPr>
          <w:p w14:paraId="5226BCB3"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114" w:type="dxa"/>
          </w:tcPr>
          <w:p w14:paraId="3321FF76" w14:textId="77777777"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p>
        </w:tc>
        <w:tc>
          <w:tcPr>
            <w:tcW w:w="270" w:type="dxa"/>
          </w:tcPr>
          <w:p w14:paraId="3A5222F1"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080" w:type="dxa"/>
          </w:tcPr>
          <w:p w14:paraId="7C133F8E" w14:textId="77777777"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p>
        </w:tc>
        <w:tc>
          <w:tcPr>
            <w:tcW w:w="236" w:type="dxa"/>
          </w:tcPr>
          <w:p w14:paraId="097A19C8"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114" w:type="dxa"/>
            <w:gridSpan w:val="2"/>
          </w:tcPr>
          <w:p w14:paraId="2C3BD66A" w14:textId="77777777"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p>
        </w:tc>
      </w:tr>
      <w:tr w:rsidR="00D82F19" w:rsidRPr="00BD0CED" w14:paraId="4342DDD9" w14:textId="77777777" w:rsidTr="00AA6956">
        <w:trPr>
          <w:cantSplit/>
          <w:trHeight w:val="173"/>
        </w:trPr>
        <w:tc>
          <w:tcPr>
            <w:tcW w:w="2880" w:type="dxa"/>
          </w:tcPr>
          <w:p w14:paraId="46D0C384" w14:textId="78269F6B" w:rsidR="00D82F19" w:rsidRPr="0056446E" w:rsidRDefault="00D82F19" w:rsidP="00D82F19">
            <w:pPr>
              <w:tabs>
                <w:tab w:val="left" w:pos="157"/>
              </w:tabs>
              <w:spacing w:line="220" w:lineRule="exact"/>
              <w:ind w:right="-270"/>
              <w:rPr>
                <w:sz w:val="18"/>
                <w:szCs w:val="18"/>
              </w:rPr>
            </w:pPr>
            <w:r w:rsidRPr="00BD0CED">
              <w:rPr>
                <w:rFonts w:cs="Times New Roman"/>
                <w:sz w:val="18"/>
                <w:szCs w:val="18"/>
                <w:lang w:bidi="th-TH"/>
              </w:rPr>
              <w:tab/>
              <w:t xml:space="preserve">   swaps</w:t>
            </w:r>
          </w:p>
        </w:tc>
        <w:tc>
          <w:tcPr>
            <w:tcW w:w="450" w:type="dxa"/>
          </w:tcPr>
          <w:p w14:paraId="51E98AD9" w14:textId="77777777" w:rsidR="00D82F19" w:rsidRPr="00F77D24" w:rsidRDefault="00D82F19" w:rsidP="00D82F19">
            <w:pPr>
              <w:spacing w:line="220" w:lineRule="exact"/>
              <w:ind w:left="-472" w:right="-462"/>
              <w:jc w:val="center"/>
              <w:rPr>
                <w:rFonts w:cs="Times New Roman"/>
                <w:i/>
                <w:iCs/>
                <w:sz w:val="18"/>
                <w:szCs w:val="18"/>
              </w:rPr>
            </w:pPr>
          </w:p>
        </w:tc>
        <w:tc>
          <w:tcPr>
            <w:tcW w:w="1080" w:type="dxa"/>
            <w:vAlign w:val="bottom"/>
          </w:tcPr>
          <w:p w14:paraId="07809641" w14:textId="0280BC6A"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r w:rsidRPr="00AA6956">
              <w:rPr>
                <w:rFonts w:cs="Times New Roman"/>
                <w:bCs/>
                <w:sz w:val="18"/>
                <w:szCs w:val="18"/>
                <w:lang w:val="en-US"/>
              </w:rPr>
              <w:t>332,</w:t>
            </w:r>
            <w:r w:rsidRPr="00AA6956">
              <w:rPr>
                <w:rFonts w:cs="Times New Roman"/>
                <w:bCs/>
                <w:sz w:val="18"/>
                <w:szCs w:val="18"/>
              </w:rPr>
              <w:t>921</w:t>
            </w:r>
          </w:p>
        </w:tc>
        <w:tc>
          <w:tcPr>
            <w:tcW w:w="236" w:type="dxa"/>
            <w:vAlign w:val="bottom"/>
          </w:tcPr>
          <w:p w14:paraId="6B10F2E8"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024" w:type="dxa"/>
            <w:vAlign w:val="bottom"/>
          </w:tcPr>
          <w:p w14:paraId="0443B070" w14:textId="1FC8DA45" w:rsidR="00D82F19" w:rsidRPr="00CD79E2" w:rsidRDefault="00D82F19" w:rsidP="00D82F19">
            <w:pPr>
              <w:tabs>
                <w:tab w:val="decimal" w:pos="735"/>
              </w:tabs>
              <w:spacing w:line="220" w:lineRule="exact"/>
              <w:ind w:left="-135" w:right="-108"/>
              <w:rPr>
                <w:rFonts w:cs="Times New Roman"/>
                <w:bCs/>
                <w:sz w:val="18"/>
                <w:szCs w:val="18"/>
                <w:lang w:val="en-US"/>
              </w:rPr>
            </w:pPr>
            <w:r w:rsidRPr="00AA6956">
              <w:rPr>
                <w:rFonts w:cs="Times New Roman"/>
                <w:sz w:val="18"/>
                <w:szCs w:val="18"/>
                <w:cs/>
                <w:lang w:val="en-US" w:bidi="th-TH"/>
              </w:rPr>
              <w:t>-</w:t>
            </w:r>
          </w:p>
        </w:tc>
        <w:tc>
          <w:tcPr>
            <w:tcW w:w="270" w:type="dxa"/>
            <w:vAlign w:val="bottom"/>
          </w:tcPr>
          <w:p w14:paraId="33D4596F" w14:textId="77777777" w:rsidR="00D82F19" w:rsidRPr="00CD79E2" w:rsidRDefault="00D82F19" w:rsidP="00D82F19">
            <w:pPr>
              <w:tabs>
                <w:tab w:val="decimal" w:pos="880"/>
              </w:tabs>
              <w:spacing w:line="220" w:lineRule="exact"/>
              <w:ind w:left="-14" w:right="-180"/>
              <w:rPr>
                <w:rFonts w:cs="Times New Roman"/>
                <w:bCs/>
                <w:sz w:val="18"/>
                <w:szCs w:val="18"/>
                <w:lang w:val="en-US"/>
              </w:rPr>
            </w:pPr>
          </w:p>
        </w:tc>
        <w:tc>
          <w:tcPr>
            <w:tcW w:w="990" w:type="dxa"/>
            <w:vAlign w:val="bottom"/>
          </w:tcPr>
          <w:p w14:paraId="7477B942" w14:textId="776A3F8A" w:rsidR="00D82F19" w:rsidRPr="00CD79E2" w:rsidRDefault="00D82F19" w:rsidP="00D82F19">
            <w:pPr>
              <w:tabs>
                <w:tab w:val="decimal" w:pos="795"/>
              </w:tabs>
              <w:spacing w:line="220" w:lineRule="exact"/>
              <w:ind w:left="-135" w:right="-108"/>
              <w:rPr>
                <w:rFonts w:cs="Times New Roman"/>
                <w:bCs/>
                <w:sz w:val="18"/>
                <w:szCs w:val="18"/>
                <w:rtl/>
                <w:cs/>
              </w:rPr>
            </w:pPr>
            <w:r w:rsidRPr="00AA6956">
              <w:rPr>
                <w:rFonts w:cs="Times New Roman"/>
                <w:bCs/>
                <w:sz w:val="18"/>
                <w:szCs w:val="18"/>
                <w:lang w:val="en-US"/>
              </w:rPr>
              <w:t>-</w:t>
            </w:r>
          </w:p>
        </w:tc>
        <w:tc>
          <w:tcPr>
            <w:tcW w:w="236" w:type="dxa"/>
            <w:vAlign w:val="bottom"/>
          </w:tcPr>
          <w:p w14:paraId="300B1330"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33EBD5CE" w14:textId="42148400"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rPr>
              <w:t>-</w:t>
            </w:r>
          </w:p>
        </w:tc>
        <w:tc>
          <w:tcPr>
            <w:tcW w:w="236" w:type="dxa"/>
            <w:vAlign w:val="bottom"/>
          </w:tcPr>
          <w:p w14:paraId="7976109B"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114" w:type="dxa"/>
            <w:vAlign w:val="bottom"/>
          </w:tcPr>
          <w:p w14:paraId="4168032B" w14:textId="2818B903"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lang w:val="en-US"/>
              </w:rPr>
              <w:t>332,</w:t>
            </w:r>
            <w:r w:rsidRPr="00AA6956">
              <w:rPr>
                <w:rFonts w:cs="Times New Roman"/>
                <w:bCs/>
                <w:sz w:val="18"/>
                <w:szCs w:val="18"/>
              </w:rPr>
              <w:t>921</w:t>
            </w:r>
          </w:p>
        </w:tc>
        <w:tc>
          <w:tcPr>
            <w:tcW w:w="270" w:type="dxa"/>
            <w:vAlign w:val="bottom"/>
          </w:tcPr>
          <w:p w14:paraId="4E4E6203"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080" w:type="dxa"/>
            <w:vAlign w:val="bottom"/>
          </w:tcPr>
          <w:p w14:paraId="3012DB51" w14:textId="577E66BB" w:rsidR="00D82F19" w:rsidRPr="00CD79E2" w:rsidRDefault="00D82F19" w:rsidP="00D82F19">
            <w:pPr>
              <w:tabs>
                <w:tab w:val="decimal" w:pos="795"/>
              </w:tabs>
              <w:spacing w:line="220" w:lineRule="exact"/>
              <w:ind w:left="-14" w:right="-180"/>
              <w:rPr>
                <w:rFonts w:cs="Times New Roman"/>
                <w:bCs/>
                <w:sz w:val="18"/>
                <w:szCs w:val="18"/>
                <w:lang w:bidi="th-TH"/>
              </w:rPr>
            </w:pPr>
            <w:r w:rsidRPr="00AA6956">
              <w:rPr>
                <w:rFonts w:cs="Times New Roman"/>
                <w:bCs/>
                <w:sz w:val="18"/>
                <w:szCs w:val="18"/>
              </w:rPr>
              <w:t>-</w:t>
            </w:r>
          </w:p>
        </w:tc>
        <w:tc>
          <w:tcPr>
            <w:tcW w:w="236" w:type="dxa"/>
            <w:vAlign w:val="bottom"/>
          </w:tcPr>
          <w:p w14:paraId="5E747E2D"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114" w:type="dxa"/>
            <w:vAlign w:val="bottom"/>
          </w:tcPr>
          <w:p w14:paraId="361976B0" w14:textId="2737E814"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r w:rsidRPr="00AA6956">
              <w:rPr>
                <w:rFonts w:cs="Times New Roman"/>
                <w:bCs/>
                <w:sz w:val="18"/>
                <w:szCs w:val="18"/>
                <w:lang w:val="en-US"/>
              </w:rPr>
              <w:t>332,</w:t>
            </w:r>
            <w:r w:rsidRPr="00AA6956">
              <w:rPr>
                <w:rFonts w:cs="Times New Roman"/>
                <w:bCs/>
                <w:sz w:val="18"/>
                <w:szCs w:val="18"/>
              </w:rPr>
              <w:t>921</w:t>
            </w:r>
          </w:p>
        </w:tc>
        <w:tc>
          <w:tcPr>
            <w:tcW w:w="270" w:type="dxa"/>
            <w:vAlign w:val="bottom"/>
          </w:tcPr>
          <w:p w14:paraId="09EB1ED3"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080" w:type="dxa"/>
            <w:vAlign w:val="bottom"/>
          </w:tcPr>
          <w:p w14:paraId="1C0A32D0" w14:textId="26CF206F"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r w:rsidRPr="00AA6956">
              <w:rPr>
                <w:rFonts w:cs="Times New Roman"/>
                <w:bCs/>
                <w:sz w:val="18"/>
                <w:szCs w:val="18"/>
              </w:rPr>
              <w:t>-</w:t>
            </w:r>
          </w:p>
        </w:tc>
        <w:tc>
          <w:tcPr>
            <w:tcW w:w="236" w:type="dxa"/>
            <w:vAlign w:val="bottom"/>
          </w:tcPr>
          <w:p w14:paraId="4E4C04D7"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114" w:type="dxa"/>
            <w:gridSpan w:val="2"/>
            <w:vAlign w:val="bottom"/>
          </w:tcPr>
          <w:p w14:paraId="55629D8C" w14:textId="731BFBA4"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r w:rsidRPr="00AA6956">
              <w:rPr>
                <w:rFonts w:cs="Times New Roman"/>
                <w:bCs/>
                <w:sz w:val="18"/>
                <w:szCs w:val="18"/>
                <w:lang w:val="en-US"/>
              </w:rPr>
              <w:t>332,</w:t>
            </w:r>
            <w:r w:rsidRPr="00AA6956">
              <w:rPr>
                <w:rFonts w:cs="Times New Roman"/>
                <w:bCs/>
                <w:sz w:val="18"/>
                <w:szCs w:val="18"/>
              </w:rPr>
              <w:t>921</w:t>
            </w:r>
          </w:p>
        </w:tc>
      </w:tr>
      <w:tr w:rsidR="00D82F19" w:rsidRPr="00BD0CED" w14:paraId="25906583" w14:textId="77777777" w:rsidTr="00AA6956">
        <w:trPr>
          <w:cantSplit/>
          <w:trHeight w:val="173"/>
        </w:trPr>
        <w:tc>
          <w:tcPr>
            <w:tcW w:w="2880" w:type="dxa"/>
            <w:vAlign w:val="bottom"/>
          </w:tcPr>
          <w:p w14:paraId="7745AD70" w14:textId="77777777" w:rsidR="00D82F19" w:rsidRPr="00BD0CED" w:rsidRDefault="00D82F19" w:rsidP="00D82F19">
            <w:pPr>
              <w:tabs>
                <w:tab w:val="left" w:pos="250"/>
              </w:tabs>
              <w:spacing w:line="220" w:lineRule="exact"/>
              <w:ind w:left="-18" w:right="-270"/>
              <w:rPr>
                <w:rFonts w:cs="Times New Roman"/>
                <w:sz w:val="18"/>
                <w:szCs w:val="18"/>
              </w:rPr>
            </w:pPr>
            <w:r w:rsidRPr="00BD0CED">
              <w:rPr>
                <w:rFonts w:cs="Times New Roman"/>
                <w:sz w:val="18"/>
                <w:szCs w:val="18"/>
              </w:rPr>
              <w:t>Debt issued and borrowings</w:t>
            </w:r>
          </w:p>
        </w:tc>
        <w:tc>
          <w:tcPr>
            <w:tcW w:w="450" w:type="dxa"/>
            <w:vAlign w:val="bottom"/>
          </w:tcPr>
          <w:p w14:paraId="471B9933" w14:textId="77777777" w:rsidR="00D82F19" w:rsidRPr="00F77D24" w:rsidRDefault="00D82F19" w:rsidP="00D82F19">
            <w:pPr>
              <w:spacing w:line="220" w:lineRule="exact"/>
              <w:ind w:left="-472" w:right="-462"/>
              <w:jc w:val="center"/>
              <w:rPr>
                <w:rFonts w:cs="Times New Roman"/>
                <w:i/>
                <w:iCs/>
                <w:sz w:val="18"/>
                <w:szCs w:val="18"/>
              </w:rPr>
            </w:pPr>
            <w:r w:rsidRPr="00F77D24">
              <w:rPr>
                <w:rFonts w:cs="Times New Roman"/>
                <w:i/>
                <w:iCs/>
                <w:sz w:val="18"/>
                <w:szCs w:val="18"/>
              </w:rPr>
              <w:t>21</w:t>
            </w:r>
          </w:p>
        </w:tc>
        <w:tc>
          <w:tcPr>
            <w:tcW w:w="1080" w:type="dxa"/>
            <w:vAlign w:val="bottom"/>
          </w:tcPr>
          <w:p w14:paraId="08D10895" w14:textId="67C9FF2B"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r w:rsidRPr="00AA6956">
              <w:rPr>
                <w:rFonts w:cs="Times New Roman"/>
                <w:bCs/>
                <w:sz w:val="18"/>
                <w:szCs w:val="18"/>
                <w:lang w:val="en-US"/>
              </w:rPr>
              <w:t>-</w:t>
            </w:r>
          </w:p>
        </w:tc>
        <w:tc>
          <w:tcPr>
            <w:tcW w:w="236" w:type="dxa"/>
            <w:vAlign w:val="bottom"/>
          </w:tcPr>
          <w:p w14:paraId="5642E171"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024" w:type="dxa"/>
            <w:vAlign w:val="bottom"/>
          </w:tcPr>
          <w:p w14:paraId="5ECF976C" w14:textId="4B4EF128" w:rsidR="00D82F19" w:rsidRPr="00CD79E2" w:rsidRDefault="00D82F19" w:rsidP="00D82F19">
            <w:pPr>
              <w:tabs>
                <w:tab w:val="decimal" w:pos="735"/>
              </w:tabs>
              <w:spacing w:line="220" w:lineRule="exact"/>
              <w:ind w:left="-135" w:right="-108"/>
              <w:rPr>
                <w:rFonts w:cs="Times New Roman"/>
                <w:bCs/>
                <w:sz w:val="18"/>
                <w:szCs w:val="18"/>
                <w:lang w:val="en-US"/>
              </w:rPr>
            </w:pPr>
            <w:r w:rsidRPr="00AA6956">
              <w:rPr>
                <w:rFonts w:cs="Times New Roman"/>
                <w:sz w:val="18"/>
                <w:szCs w:val="18"/>
                <w:cs/>
                <w:lang w:val="en-US" w:bidi="th-TH"/>
              </w:rPr>
              <w:t>-</w:t>
            </w:r>
          </w:p>
        </w:tc>
        <w:tc>
          <w:tcPr>
            <w:tcW w:w="270" w:type="dxa"/>
            <w:vAlign w:val="bottom"/>
          </w:tcPr>
          <w:p w14:paraId="5CF0EF3C" w14:textId="77777777" w:rsidR="00D82F19" w:rsidRPr="00CD79E2" w:rsidRDefault="00D82F19" w:rsidP="00D82F19">
            <w:pPr>
              <w:tabs>
                <w:tab w:val="decimal" w:pos="880"/>
              </w:tabs>
              <w:spacing w:line="220" w:lineRule="exact"/>
              <w:ind w:left="-14" w:right="-180"/>
              <w:rPr>
                <w:rFonts w:cs="Times New Roman"/>
                <w:bCs/>
                <w:sz w:val="18"/>
                <w:szCs w:val="18"/>
                <w:lang w:val="en-US"/>
              </w:rPr>
            </w:pPr>
          </w:p>
        </w:tc>
        <w:tc>
          <w:tcPr>
            <w:tcW w:w="990" w:type="dxa"/>
            <w:vAlign w:val="bottom"/>
          </w:tcPr>
          <w:p w14:paraId="2216CB4F" w14:textId="2E8671E2" w:rsidR="00D82F19" w:rsidRPr="00CD79E2" w:rsidRDefault="00D82F19" w:rsidP="00D82F19">
            <w:pPr>
              <w:tabs>
                <w:tab w:val="decimal" w:pos="795"/>
              </w:tabs>
              <w:spacing w:line="220" w:lineRule="exact"/>
              <w:ind w:left="-135" w:right="-108"/>
              <w:rPr>
                <w:rFonts w:cs="Times New Roman"/>
                <w:bCs/>
                <w:sz w:val="18"/>
                <w:szCs w:val="18"/>
                <w:rtl/>
                <w:cs/>
              </w:rPr>
            </w:pPr>
            <w:r w:rsidRPr="00AA6956">
              <w:rPr>
                <w:rFonts w:cs="Times New Roman"/>
                <w:bCs/>
                <w:sz w:val="18"/>
                <w:szCs w:val="18"/>
                <w:lang w:val="en-US"/>
              </w:rPr>
              <w:t>-</w:t>
            </w:r>
          </w:p>
        </w:tc>
        <w:tc>
          <w:tcPr>
            <w:tcW w:w="236" w:type="dxa"/>
            <w:vAlign w:val="bottom"/>
          </w:tcPr>
          <w:p w14:paraId="5F824880" w14:textId="77777777" w:rsidR="00D82F19" w:rsidRPr="00CD79E2" w:rsidRDefault="00D82F19" w:rsidP="00D82F19">
            <w:pPr>
              <w:tabs>
                <w:tab w:val="decimal" w:pos="880"/>
              </w:tabs>
              <w:spacing w:line="220" w:lineRule="exact"/>
              <w:ind w:left="-14" w:right="-180"/>
              <w:rPr>
                <w:rFonts w:cs="Times New Roman"/>
                <w:bCs/>
                <w:sz w:val="18"/>
                <w:szCs w:val="18"/>
                <w:rtl/>
                <w:cs/>
              </w:rPr>
            </w:pPr>
          </w:p>
        </w:tc>
        <w:tc>
          <w:tcPr>
            <w:tcW w:w="1114" w:type="dxa"/>
            <w:vAlign w:val="bottom"/>
          </w:tcPr>
          <w:p w14:paraId="2424362F" w14:textId="76CBC995"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lang w:bidi="th-TH"/>
              </w:rPr>
              <w:t>2,648,291</w:t>
            </w:r>
          </w:p>
        </w:tc>
        <w:tc>
          <w:tcPr>
            <w:tcW w:w="236" w:type="dxa"/>
            <w:vAlign w:val="bottom"/>
          </w:tcPr>
          <w:p w14:paraId="1C3F8131"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114" w:type="dxa"/>
            <w:vAlign w:val="bottom"/>
          </w:tcPr>
          <w:p w14:paraId="4B4BFFA7" w14:textId="03015B35"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AA6956">
              <w:rPr>
                <w:rFonts w:cs="Times New Roman"/>
                <w:bCs/>
                <w:sz w:val="18"/>
                <w:szCs w:val="18"/>
                <w:lang w:bidi="th-TH"/>
              </w:rPr>
              <w:t>2,648,291</w:t>
            </w:r>
          </w:p>
        </w:tc>
        <w:tc>
          <w:tcPr>
            <w:tcW w:w="270" w:type="dxa"/>
            <w:vAlign w:val="bottom"/>
          </w:tcPr>
          <w:p w14:paraId="3D9B951E"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080" w:type="dxa"/>
            <w:vAlign w:val="bottom"/>
          </w:tcPr>
          <w:p w14:paraId="14B46583" w14:textId="6614C051" w:rsidR="00D82F19" w:rsidRPr="00CD79E2" w:rsidRDefault="00D82F19" w:rsidP="00D82F19">
            <w:pPr>
              <w:tabs>
                <w:tab w:val="decimal" w:pos="795"/>
              </w:tabs>
              <w:spacing w:line="220" w:lineRule="exact"/>
              <w:ind w:left="-14" w:right="-180"/>
              <w:rPr>
                <w:rFonts w:cs="Times New Roman"/>
                <w:bCs/>
                <w:sz w:val="18"/>
                <w:szCs w:val="18"/>
                <w:lang w:bidi="th-TH"/>
              </w:rPr>
            </w:pPr>
            <w:r w:rsidRPr="00AA6956">
              <w:rPr>
                <w:rFonts w:cs="Times New Roman"/>
                <w:bCs/>
                <w:sz w:val="18"/>
                <w:szCs w:val="18"/>
              </w:rPr>
              <w:t>-</w:t>
            </w:r>
          </w:p>
        </w:tc>
        <w:tc>
          <w:tcPr>
            <w:tcW w:w="236" w:type="dxa"/>
            <w:vAlign w:val="bottom"/>
          </w:tcPr>
          <w:p w14:paraId="67A6FC3F"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114" w:type="dxa"/>
            <w:vAlign w:val="bottom"/>
          </w:tcPr>
          <w:p w14:paraId="0C27FCCB" w14:textId="4522C8E2"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r w:rsidRPr="00AA6956">
              <w:rPr>
                <w:rFonts w:cs="Times New Roman"/>
                <w:bCs/>
                <w:sz w:val="18"/>
                <w:szCs w:val="18"/>
              </w:rPr>
              <w:t>-</w:t>
            </w:r>
          </w:p>
        </w:tc>
        <w:tc>
          <w:tcPr>
            <w:tcW w:w="270" w:type="dxa"/>
            <w:vAlign w:val="bottom"/>
          </w:tcPr>
          <w:p w14:paraId="7519AD8B"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080" w:type="dxa"/>
            <w:vAlign w:val="bottom"/>
          </w:tcPr>
          <w:p w14:paraId="7523975E" w14:textId="62814E55"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r w:rsidRPr="00AA6956">
              <w:rPr>
                <w:rFonts w:cs="Times New Roman"/>
                <w:bCs/>
                <w:sz w:val="18"/>
                <w:szCs w:val="18"/>
                <w:lang w:val="en-US"/>
              </w:rPr>
              <w:t>2,746,646</w:t>
            </w:r>
          </w:p>
        </w:tc>
        <w:tc>
          <w:tcPr>
            <w:tcW w:w="236" w:type="dxa"/>
            <w:vAlign w:val="bottom"/>
          </w:tcPr>
          <w:p w14:paraId="7172E44F" w14:textId="77777777" w:rsidR="00D82F19" w:rsidRPr="00CD79E2" w:rsidRDefault="00D82F19" w:rsidP="00D82F19">
            <w:pPr>
              <w:tabs>
                <w:tab w:val="decimal" w:pos="880"/>
              </w:tabs>
              <w:spacing w:line="220" w:lineRule="exact"/>
              <w:ind w:left="-14" w:right="-180"/>
              <w:rPr>
                <w:rFonts w:cs="Times New Roman"/>
                <w:bCs/>
                <w:sz w:val="18"/>
                <w:szCs w:val="18"/>
                <w:lang w:bidi="th-TH"/>
              </w:rPr>
            </w:pPr>
          </w:p>
        </w:tc>
        <w:tc>
          <w:tcPr>
            <w:tcW w:w="1114" w:type="dxa"/>
            <w:gridSpan w:val="2"/>
            <w:vAlign w:val="bottom"/>
          </w:tcPr>
          <w:p w14:paraId="5FADB1F1" w14:textId="15A6F09E"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r w:rsidRPr="00AA6956">
              <w:rPr>
                <w:rFonts w:cs="Times New Roman"/>
                <w:bCs/>
                <w:sz w:val="18"/>
                <w:szCs w:val="18"/>
                <w:lang w:val="en-US"/>
              </w:rPr>
              <w:t>2,746,646</w:t>
            </w:r>
          </w:p>
        </w:tc>
      </w:tr>
      <w:tr w:rsidR="00D82F19" w:rsidRPr="00BD0CED" w14:paraId="25E1D042" w14:textId="77777777">
        <w:trPr>
          <w:cantSplit/>
          <w:trHeight w:val="209"/>
        </w:trPr>
        <w:tc>
          <w:tcPr>
            <w:tcW w:w="2880" w:type="dxa"/>
          </w:tcPr>
          <w:p w14:paraId="2F9308D7" w14:textId="77777777" w:rsidR="00D82F19" w:rsidRPr="00BD0CED" w:rsidRDefault="00D82F19" w:rsidP="00D82F19">
            <w:pPr>
              <w:rPr>
                <w:rFonts w:cs="Times New Roman"/>
                <w:b/>
                <w:bCs/>
                <w:sz w:val="18"/>
                <w:szCs w:val="18"/>
                <w:lang w:bidi="th-TH"/>
              </w:rPr>
            </w:pPr>
          </w:p>
        </w:tc>
        <w:tc>
          <w:tcPr>
            <w:tcW w:w="450" w:type="dxa"/>
          </w:tcPr>
          <w:p w14:paraId="36C6E710" w14:textId="77777777" w:rsidR="00D82F19" w:rsidRPr="00514084" w:rsidRDefault="00D82F19" w:rsidP="00D82F19">
            <w:pPr>
              <w:spacing w:line="220" w:lineRule="exact"/>
              <w:ind w:left="-472" w:right="-462"/>
              <w:jc w:val="center"/>
              <w:rPr>
                <w:rFonts w:cs="Times New Roman"/>
                <w:i/>
                <w:iCs/>
                <w:sz w:val="18"/>
                <w:szCs w:val="18"/>
              </w:rPr>
            </w:pPr>
          </w:p>
        </w:tc>
        <w:tc>
          <w:tcPr>
            <w:tcW w:w="1080" w:type="dxa"/>
          </w:tcPr>
          <w:p w14:paraId="079B2B2E"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66D4396F"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76AC3A3A" w14:textId="77777777"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4842BA48"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42F135B2" w14:textId="77777777"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p>
        </w:tc>
        <w:tc>
          <w:tcPr>
            <w:tcW w:w="236" w:type="dxa"/>
            <w:vAlign w:val="bottom"/>
          </w:tcPr>
          <w:p w14:paraId="3AA5C9D4"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053C8D88"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7F0E40C4"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60D79F67"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4B0B2A87"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066B5D68" w14:textId="77777777"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p>
        </w:tc>
        <w:tc>
          <w:tcPr>
            <w:tcW w:w="236" w:type="dxa"/>
          </w:tcPr>
          <w:p w14:paraId="5FEB0285"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tcPr>
          <w:p w14:paraId="55CC9ACE" w14:textId="77777777"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p>
        </w:tc>
        <w:tc>
          <w:tcPr>
            <w:tcW w:w="270" w:type="dxa"/>
          </w:tcPr>
          <w:p w14:paraId="255BBFA8"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4BD45C4F" w14:textId="77777777"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p>
        </w:tc>
        <w:tc>
          <w:tcPr>
            <w:tcW w:w="236" w:type="dxa"/>
          </w:tcPr>
          <w:p w14:paraId="2CE61918"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125D71C2" w14:textId="77777777"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p>
        </w:tc>
      </w:tr>
      <w:tr w:rsidR="00D82F19" w:rsidRPr="00BD0CED" w14:paraId="6E9CDADF" w14:textId="77777777">
        <w:trPr>
          <w:cantSplit/>
          <w:trHeight w:val="209"/>
        </w:trPr>
        <w:tc>
          <w:tcPr>
            <w:tcW w:w="2880" w:type="dxa"/>
          </w:tcPr>
          <w:p w14:paraId="46A1E73C" w14:textId="333AC5D8" w:rsidR="00D82F19" w:rsidRPr="00BD0CED" w:rsidRDefault="00D82F19" w:rsidP="00D82F19">
            <w:pPr>
              <w:rPr>
                <w:rFonts w:cs="Times New Roman"/>
                <w:b/>
                <w:bCs/>
                <w:sz w:val="18"/>
                <w:szCs w:val="18"/>
                <w:lang w:bidi="th-TH"/>
              </w:rPr>
            </w:pPr>
            <w:r>
              <w:rPr>
                <w:rFonts w:cs="Times New Roman"/>
                <w:b/>
                <w:bCs/>
                <w:sz w:val="18"/>
                <w:szCs w:val="18"/>
                <w:lang w:bidi="th-TH"/>
              </w:rPr>
              <w:t xml:space="preserve">31 December </w:t>
            </w:r>
            <w:r w:rsidRPr="00BD0CED">
              <w:rPr>
                <w:rFonts w:cs="Times New Roman"/>
                <w:b/>
                <w:bCs/>
                <w:sz w:val="18"/>
                <w:szCs w:val="18"/>
                <w:lang w:bidi="th-TH"/>
              </w:rPr>
              <w:t>2024</w:t>
            </w:r>
          </w:p>
        </w:tc>
        <w:tc>
          <w:tcPr>
            <w:tcW w:w="450" w:type="dxa"/>
          </w:tcPr>
          <w:p w14:paraId="4C30C1F6" w14:textId="77777777" w:rsidR="00D82F19" w:rsidRPr="00514084" w:rsidRDefault="00D82F19" w:rsidP="00D82F19">
            <w:pPr>
              <w:spacing w:line="220" w:lineRule="exact"/>
              <w:ind w:left="-472" w:right="-462"/>
              <w:jc w:val="center"/>
              <w:rPr>
                <w:rFonts w:cs="Times New Roman"/>
                <w:i/>
                <w:iCs/>
                <w:sz w:val="18"/>
                <w:szCs w:val="18"/>
              </w:rPr>
            </w:pPr>
          </w:p>
        </w:tc>
        <w:tc>
          <w:tcPr>
            <w:tcW w:w="1080" w:type="dxa"/>
            <w:vAlign w:val="bottom"/>
          </w:tcPr>
          <w:p w14:paraId="058DDA0E"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2DF2FCD7"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DDA8EF5" w14:textId="77777777"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24AB3874"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57A17FBF" w14:textId="77777777"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69AEB8C5"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6EF35D77"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0955A0C2"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3504F623"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1A637761"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vAlign w:val="bottom"/>
          </w:tcPr>
          <w:p w14:paraId="74E795D5" w14:textId="77777777"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p>
        </w:tc>
        <w:tc>
          <w:tcPr>
            <w:tcW w:w="236" w:type="dxa"/>
          </w:tcPr>
          <w:p w14:paraId="736C0529"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120EEE9B" w14:textId="77777777"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p>
        </w:tc>
        <w:tc>
          <w:tcPr>
            <w:tcW w:w="270" w:type="dxa"/>
          </w:tcPr>
          <w:p w14:paraId="61E47BC2"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vAlign w:val="bottom"/>
          </w:tcPr>
          <w:p w14:paraId="156CBE4F" w14:textId="77777777"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p>
        </w:tc>
        <w:tc>
          <w:tcPr>
            <w:tcW w:w="236" w:type="dxa"/>
          </w:tcPr>
          <w:p w14:paraId="07CDA7B5"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vAlign w:val="bottom"/>
          </w:tcPr>
          <w:p w14:paraId="77A77768" w14:textId="77777777"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p>
        </w:tc>
      </w:tr>
      <w:tr w:rsidR="00D82F19" w:rsidRPr="00BD0CED" w14:paraId="6A8618B5" w14:textId="77777777">
        <w:trPr>
          <w:cantSplit/>
          <w:trHeight w:val="209"/>
        </w:trPr>
        <w:tc>
          <w:tcPr>
            <w:tcW w:w="2880" w:type="dxa"/>
          </w:tcPr>
          <w:p w14:paraId="1285943A" w14:textId="178C1F29" w:rsidR="00D82F19" w:rsidRPr="00BD0CED" w:rsidRDefault="00D82F19" w:rsidP="00D82F19">
            <w:pPr>
              <w:rPr>
                <w:rFonts w:cs="Times New Roman"/>
                <w:b/>
                <w:bCs/>
                <w:sz w:val="18"/>
                <w:szCs w:val="18"/>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assets</w:t>
            </w:r>
          </w:p>
        </w:tc>
        <w:tc>
          <w:tcPr>
            <w:tcW w:w="450" w:type="dxa"/>
          </w:tcPr>
          <w:p w14:paraId="2994283F" w14:textId="77777777" w:rsidR="00D82F19" w:rsidRPr="00514084" w:rsidRDefault="00D82F19" w:rsidP="00D82F19">
            <w:pPr>
              <w:spacing w:line="220" w:lineRule="exact"/>
              <w:ind w:left="-472" w:right="-462"/>
              <w:jc w:val="center"/>
              <w:rPr>
                <w:rFonts w:cs="Times New Roman"/>
                <w:i/>
                <w:iCs/>
                <w:sz w:val="18"/>
                <w:szCs w:val="18"/>
              </w:rPr>
            </w:pPr>
          </w:p>
        </w:tc>
        <w:tc>
          <w:tcPr>
            <w:tcW w:w="1080" w:type="dxa"/>
            <w:vAlign w:val="bottom"/>
          </w:tcPr>
          <w:p w14:paraId="33D8D50D"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2072173C"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3F22586" w14:textId="77777777"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0B965F86"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22DB42FE" w14:textId="77777777"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50A5BD4D"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015C0134"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41A6CD48"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371E0F23"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173777B3"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vAlign w:val="bottom"/>
          </w:tcPr>
          <w:p w14:paraId="45F7DA87" w14:textId="77777777"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p>
        </w:tc>
        <w:tc>
          <w:tcPr>
            <w:tcW w:w="236" w:type="dxa"/>
          </w:tcPr>
          <w:p w14:paraId="50875857"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7354DFA3" w14:textId="77777777"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p>
        </w:tc>
        <w:tc>
          <w:tcPr>
            <w:tcW w:w="270" w:type="dxa"/>
          </w:tcPr>
          <w:p w14:paraId="1A146ED9"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vAlign w:val="bottom"/>
          </w:tcPr>
          <w:p w14:paraId="1CED2D69" w14:textId="77777777"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p>
        </w:tc>
        <w:tc>
          <w:tcPr>
            <w:tcW w:w="236" w:type="dxa"/>
          </w:tcPr>
          <w:p w14:paraId="51F3DFEC"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vAlign w:val="bottom"/>
          </w:tcPr>
          <w:p w14:paraId="13E24537" w14:textId="77777777"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p>
        </w:tc>
      </w:tr>
      <w:tr w:rsidR="00D82F19" w:rsidRPr="00BD0CED" w14:paraId="36437A40" w14:textId="77777777">
        <w:trPr>
          <w:cantSplit/>
          <w:trHeight w:val="209"/>
        </w:trPr>
        <w:tc>
          <w:tcPr>
            <w:tcW w:w="2880" w:type="dxa"/>
            <w:vAlign w:val="bottom"/>
          </w:tcPr>
          <w:p w14:paraId="0547132E" w14:textId="4D77E25B" w:rsidR="00D82F19" w:rsidRPr="00BD0CED" w:rsidRDefault="00D82F19" w:rsidP="00D82F19">
            <w:pPr>
              <w:rPr>
                <w:rFonts w:cs="Times New Roman"/>
                <w:b/>
                <w:bCs/>
                <w:sz w:val="18"/>
                <w:szCs w:val="18"/>
                <w:lang w:bidi="th-TH"/>
              </w:rPr>
            </w:pPr>
            <w:r w:rsidRPr="00BD0CED">
              <w:rPr>
                <w:rFonts w:cs="Times New Roman"/>
                <w:sz w:val="18"/>
                <w:szCs w:val="18"/>
                <w:lang w:bidi="th-TH"/>
              </w:rPr>
              <w:t>Financial assets measured at FVTPL</w:t>
            </w:r>
          </w:p>
        </w:tc>
        <w:tc>
          <w:tcPr>
            <w:tcW w:w="450" w:type="dxa"/>
          </w:tcPr>
          <w:p w14:paraId="12B78795" w14:textId="0B33A1FE" w:rsidR="00D82F19" w:rsidRPr="00514084" w:rsidRDefault="00D82F19" w:rsidP="00D82F19">
            <w:pPr>
              <w:spacing w:line="220" w:lineRule="exact"/>
              <w:ind w:left="-472" w:right="-462"/>
              <w:jc w:val="center"/>
              <w:rPr>
                <w:rFonts w:cs="Times New Roman"/>
                <w:i/>
                <w:iCs/>
                <w:sz w:val="18"/>
                <w:szCs w:val="18"/>
              </w:rPr>
            </w:pPr>
          </w:p>
        </w:tc>
        <w:tc>
          <w:tcPr>
            <w:tcW w:w="1080" w:type="dxa"/>
          </w:tcPr>
          <w:p w14:paraId="25D917A0" w14:textId="56DA3416"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r w:rsidRPr="00CD79E2">
              <w:rPr>
                <w:rFonts w:cs="Times New Roman"/>
                <w:bCs/>
                <w:sz w:val="18"/>
                <w:szCs w:val="18"/>
                <w:lang w:val="en-US" w:bidi="th-TH"/>
              </w:rPr>
              <w:t>-</w:t>
            </w:r>
          </w:p>
        </w:tc>
        <w:tc>
          <w:tcPr>
            <w:tcW w:w="236" w:type="dxa"/>
          </w:tcPr>
          <w:p w14:paraId="146C2D52"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15134E40" w14:textId="0C0D0D48"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r w:rsidRPr="00CD79E2">
              <w:rPr>
                <w:rFonts w:cs="Times New Roman"/>
                <w:bCs/>
                <w:sz w:val="18"/>
                <w:szCs w:val="18"/>
              </w:rPr>
              <w:t>20,457</w:t>
            </w:r>
          </w:p>
        </w:tc>
        <w:tc>
          <w:tcPr>
            <w:tcW w:w="270" w:type="dxa"/>
          </w:tcPr>
          <w:p w14:paraId="20ADAE37"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420139F7" w14:textId="6BC33C19"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r w:rsidRPr="00CD79E2">
              <w:rPr>
                <w:rFonts w:cs="Times New Roman"/>
                <w:bCs/>
                <w:sz w:val="18"/>
                <w:szCs w:val="18"/>
                <w:lang w:val="en-US" w:bidi="th-TH"/>
              </w:rPr>
              <w:t>-</w:t>
            </w:r>
          </w:p>
        </w:tc>
        <w:tc>
          <w:tcPr>
            <w:tcW w:w="236" w:type="dxa"/>
            <w:vAlign w:val="bottom"/>
          </w:tcPr>
          <w:p w14:paraId="4419853B"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221913BC" w14:textId="3BE58D15"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lang w:val="en-US" w:bidi="th-TH"/>
              </w:rPr>
              <w:t>-</w:t>
            </w:r>
          </w:p>
        </w:tc>
        <w:tc>
          <w:tcPr>
            <w:tcW w:w="236" w:type="dxa"/>
          </w:tcPr>
          <w:p w14:paraId="3716CAF8"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tcPr>
          <w:p w14:paraId="0075645D" w14:textId="70623E29"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rPr>
              <w:t>20,457</w:t>
            </w:r>
          </w:p>
        </w:tc>
        <w:tc>
          <w:tcPr>
            <w:tcW w:w="270" w:type="dxa"/>
          </w:tcPr>
          <w:p w14:paraId="3297F637"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0ACD58D4" w14:textId="03F79B71"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r w:rsidRPr="00CD79E2">
              <w:rPr>
                <w:rFonts w:cs="Times New Roman"/>
                <w:bCs/>
                <w:sz w:val="18"/>
                <w:szCs w:val="18"/>
              </w:rPr>
              <w:t>-</w:t>
            </w:r>
          </w:p>
        </w:tc>
        <w:tc>
          <w:tcPr>
            <w:tcW w:w="236" w:type="dxa"/>
          </w:tcPr>
          <w:p w14:paraId="02D56884"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tcPr>
          <w:p w14:paraId="50174138" w14:textId="4D12EAEF"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r w:rsidRPr="00CD79E2">
              <w:rPr>
                <w:rFonts w:cs="Times New Roman"/>
                <w:bCs/>
                <w:sz w:val="18"/>
                <w:szCs w:val="18"/>
                <w:lang w:val="en-US" w:bidi="th-TH"/>
              </w:rPr>
              <w:t>-</w:t>
            </w:r>
          </w:p>
        </w:tc>
        <w:tc>
          <w:tcPr>
            <w:tcW w:w="270" w:type="dxa"/>
          </w:tcPr>
          <w:p w14:paraId="272DD874"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24D5976F" w14:textId="69CBA518"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r w:rsidRPr="00CD79E2">
              <w:rPr>
                <w:rFonts w:cs="Times New Roman"/>
                <w:bCs/>
                <w:sz w:val="18"/>
                <w:szCs w:val="18"/>
              </w:rPr>
              <w:t>20,457</w:t>
            </w:r>
          </w:p>
        </w:tc>
        <w:tc>
          <w:tcPr>
            <w:tcW w:w="236" w:type="dxa"/>
          </w:tcPr>
          <w:p w14:paraId="311F4721"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17F8939C" w14:textId="4489747E"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r w:rsidRPr="00CD79E2">
              <w:rPr>
                <w:rFonts w:cs="Times New Roman"/>
                <w:bCs/>
                <w:sz w:val="18"/>
                <w:szCs w:val="18"/>
              </w:rPr>
              <w:t>20,457</w:t>
            </w:r>
          </w:p>
        </w:tc>
      </w:tr>
      <w:tr w:rsidR="00D82F19" w:rsidRPr="00BD0CED" w14:paraId="723C3618" w14:textId="77777777">
        <w:trPr>
          <w:cantSplit/>
          <w:trHeight w:val="209"/>
        </w:trPr>
        <w:tc>
          <w:tcPr>
            <w:tcW w:w="2880" w:type="dxa"/>
            <w:vAlign w:val="bottom"/>
          </w:tcPr>
          <w:p w14:paraId="55B5B407" w14:textId="010EC672" w:rsidR="00D82F19" w:rsidRPr="00514084" w:rsidRDefault="00D82F19" w:rsidP="00D82F19">
            <w:pPr>
              <w:tabs>
                <w:tab w:val="left" w:pos="164"/>
              </w:tabs>
              <w:spacing w:line="220" w:lineRule="exact"/>
              <w:ind w:left="-14" w:right="-274"/>
              <w:rPr>
                <w:rFonts w:cs="Times New Roman"/>
                <w:sz w:val="18"/>
                <w:szCs w:val="18"/>
                <w:lang w:bidi="th-TH"/>
              </w:rPr>
            </w:pPr>
            <w:r w:rsidRPr="00BD0CED">
              <w:rPr>
                <w:rFonts w:cs="Times New Roman"/>
                <w:sz w:val="18"/>
                <w:szCs w:val="18"/>
                <w:lang w:bidi="th-TH"/>
              </w:rPr>
              <w:t>Investments</w:t>
            </w:r>
          </w:p>
        </w:tc>
        <w:tc>
          <w:tcPr>
            <w:tcW w:w="450" w:type="dxa"/>
          </w:tcPr>
          <w:p w14:paraId="36C85506" w14:textId="2EDFB338" w:rsidR="00D82F19" w:rsidRPr="00514084" w:rsidRDefault="00D82F19" w:rsidP="00D82F19">
            <w:pPr>
              <w:spacing w:line="220" w:lineRule="exact"/>
              <w:ind w:left="-472" w:right="-462"/>
              <w:jc w:val="center"/>
              <w:rPr>
                <w:rFonts w:cs="Times New Roman"/>
                <w:i/>
                <w:iCs/>
                <w:sz w:val="18"/>
                <w:szCs w:val="18"/>
              </w:rPr>
            </w:pPr>
            <w:r w:rsidRPr="00BD0CED">
              <w:rPr>
                <w:rFonts w:cs="Times New Roman"/>
                <w:i/>
                <w:iCs/>
                <w:sz w:val="18"/>
                <w:szCs w:val="18"/>
              </w:rPr>
              <w:t>1</w:t>
            </w:r>
            <w:r w:rsidRPr="00F77D24">
              <w:rPr>
                <w:rFonts w:cs="Times New Roman"/>
                <w:i/>
                <w:iCs/>
                <w:sz w:val="18"/>
                <w:szCs w:val="18"/>
              </w:rPr>
              <w:t>0</w:t>
            </w:r>
          </w:p>
        </w:tc>
        <w:tc>
          <w:tcPr>
            <w:tcW w:w="1080" w:type="dxa"/>
          </w:tcPr>
          <w:p w14:paraId="3E7290E9" w14:textId="56EB40D6"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4C2E0A4B"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1D4DBC4F" w14:textId="1A2340C0"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4A3DED1A"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44BDE672" w14:textId="5577D03A"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p>
        </w:tc>
        <w:tc>
          <w:tcPr>
            <w:tcW w:w="236" w:type="dxa"/>
            <w:vAlign w:val="bottom"/>
          </w:tcPr>
          <w:p w14:paraId="443E81C0"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2D047087" w14:textId="707C3009"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1E5DB35A"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tcPr>
          <w:p w14:paraId="0BB6420A" w14:textId="674BC9D8"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6A1031E7"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0A575492" w14:textId="618B57FB"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p>
        </w:tc>
        <w:tc>
          <w:tcPr>
            <w:tcW w:w="236" w:type="dxa"/>
          </w:tcPr>
          <w:p w14:paraId="53541CDC"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tcPr>
          <w:p w14:paraId="5CE40A1F" w14:textId="39BB2355"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p>
        </w:tc>
        <w:tc>
          <w:tcPr>
            <w:tcW w:w="270" w:type="dxa"/>
          </w:tcPr>
          <w:p w14:paraId="33653E2D"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4E0F01F0" w14:textId="5B4743FA"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p>
        </w:tc>
        <w:tc>
          <w:tcPr>
            <w:tcW w:w="236" w:type="dxa"/>
          </w:tcPr>
          <w:p w14:paraId="30CA39DE"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591ABFC8" w14:textId="5807AE54"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p>
        </w:tc>
      </w:tr>
      <w:tr w:rsidR="00D82F19" w:rsidRPr="00BD0CED" w14:paraId="223C9150" w14:textId="77777777">
        <w:trPr>
          <w:cantSplit/>
          <w:trHeight w:val="209"/>
        </w:trPr>
        <w:tc>
          <w:tcPr>
            <w:tcW w:w="2880" w:type="dxa"/>
          </w:tcPr>
          <w:p w14:paraId="0AF419C7" w14:textId="5530C5D5" w:rsidR="00D82F19" w:rsidRPr="00514084" w:rsidRDefault="00D82F19" w:rsidP="00D82F19">
            <w:pPr>
              <w:tabs>
                <w:tab w:val="left" w:pos="164"/>
              </w:tabs>
              <w:spacing w:line="220" w:lineRule="exact"/>
              <w:ind w:left="-14" w:right="-274"/>
              <w:rPr>
                <w:rFonts w:cs="Times New Roman"/>
                <w:sz w:val="18"/>
                <w:szCs w:val="18"/>
                <w:lang w:bidi="th-TH"/>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Debt</w:t>
            </w:r>
            <w:r w:rsidRPr="00BD0CED">
              <w:rPr>
                <w:rFonts w:cs="Times New Roman"/>
                <w:sz w:val="18"/>
                <w:szCs w:val="18"/>
                <w:cs/>
                <w:lang w:bidi="th-TH"/>
              </w:rPr>
              <w:t xml:space="preserve"> </w:t>
            </w:r>
            <w:r w:rsidRPr="00BD0CED">
              <w:rPr>
                <w:rFonts w:cs="Times New Roman"/>
                <w:sz w:val="18"/>
                <w:szCs w:val="18"/>
                <w:lang w:bidi="th-TH"/>
              </w:rPr>
              <w:t>instruments</w:t>
            </w:r>
          </w:p>
        </w:tc>
        <w:tc>
          <w:tcPr>
            <w:tcW w:w="450" w:type="dxa"/>
          </w:tcPr>
          <w:p w14:paraId="518D9FDD" w14:textId="77777777" w:rsidR="00D82F19" w:rsidRPr="00514084" w:rsidRDefault="00D82F19" w:rsidP="00D82F19">
            <w:pPr>
              <w:spacing w:line="220" w:lineRule="exact"/>
              <w:ind w:left="-472" w:right="-462"/>
              <w:jc w:val="center"/>
              <w:rPr>
                <w:rFonts w:cs="Times New Roman"/>
                <w:i/>
                <w:iCs/>
                <w:sz w:val="18"/>
                <w:szCs w:val="18"/>
              </w:rPr>
            </w:pPr>
          </w:p>
        </w:tc>
        <w:tc>
          <w:tcPr>
            <w:tcW w:w="1080" w:type="dxa"/>
          </w:tcPr>
          <w:p w14:paraId="413AC072" w14:textId="02940E84"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r w:rsidRPr="00CD79E2">
              <w:rPr>
                <w:rFonts w:cs="Times New Roman"/>
                <w:bCs/>
                <w:sz w:val="18"/>
                <w:szCs w:val="18"/>
                <w:lang w:val="en-US" w:bidi="th-TH"/>
              </w:rPr>
              <w:t>-</w:t>
            </w:r>
          </w:p>
        </w:tc>
        <w:tc>
          <w:tcPr>
            <w:tcW w:w="236" w:type="dxa"/>
          </w:tcPr>
          <w:p w14:paraId="05F5A31E"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B7F773D" w14:textId="0DCF8580"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r w:rsidRPr="00CD79E2">
              <w:rPr>
                <w:rFonts w:cs="Times New Roman"/>
                <w:bCs/>
                <w:sz w:val="18"/>
                <w:szCs w:val="18"/>
                <w:lang w:val="en-US" w:bidi="th-TH"/>
              </w:rPr>
              <w:t>-</w:t>
            </w:r>
          </w:p>
        </w:tc>
        <w:tc>
          <w:tcPr>
            <w:tcW w:w="270" w:type="dxa"/>
          </w:tcPr>
          <w:p w14:paraId="240E21A0"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4D2CAF05" w14:textId="7CD0CE09"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r w:rsidRPr="00CD79E2">
              <w:rPr>
                <w:rFonts w:cs="Times New Roman"/>
                <w:bCs/>
                <w:sz w:val="18"/>
                <w:szCs w:val="18"/>
                <w:lang w:val="en-US" w:bidi="th-TH"/>
              </w:rPr>
              <w:t>2,146,</w:t>
            </w:r>
            <w:r w:rsidRPr="00CD79E2">
              <w:rPr>
                <w:rFonts w:cs="Times New Roman"/>
                <w:bCs/>
                <w:sz w:val="18"/>
                <w:szCs w:val="18"/>
              </w:rPr>
              <w:t>956</w:t>
            </w:r>
          </w:p>
        </w:tc>
        <w:tc>
          <w:tcPr>
            <w:tcW w:w="236" w:type="dxa"/>
            <w:vAlign w:val="bottom"/>
          </w:tcPr>
          <w:p w14:paraId="46433FFD"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1CFA9957" w14:textId="6A034D2B"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rPr>
              <w:t>-</w:t>
            </w:r>
          </w:p>
        </w:tc>
        <w:tc>
          <w:tcPr>
            <w:tcW w:w="236" w:type="dxa"/>
          </w:tcPr>
          <w:p w14:paraId="54D95C92"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31C12F32" w14:textId="70D25095"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lang w:val="en-US" w:bidi="th-TH"/>
              </w:rPr>
              <w:t>2,146,</w:t>
            </w:r>
            <w:r w:rsidRPr="00CD79E2">
              <w:rPr>
                <w:rFonts w:cs="Times New Roman"/>
                <w:bCs/>
                <w:sz w:val="18"/>
                <w:szCs w:val="18"/>
              </w:rPr>
              <w:t>956</w:t>
            </w:r>
          </w:p>
        </w:tc>
        <w:tc>
          <w:tcPr>
            <w:tcW w:w="270" w:type="dxa"/>
          </w:tcPr>
          <w:p w14:paraId="5B3C690E"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vAlign w:val="bottom"/>
          </w:tcPr>
          <w:p w14:paraId="37971A66" w14:textId="404FDA59"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r w:rsidRPr="00CD79E2">
              <w:rPr>
                <w:rFonts w:cs="Times New Roman"/>
                <w:bCs/>
                <w:sz w:val="18"/>
                <w:szCs w:val="18"/>
              </w:rPr>
              <w:t>-</w:t>
            </w:r>
          </w:p>
        </w:tc>
        <w:tc>
          <w:tcPr>
            <w:tcW w:w="236" w:type="dxa"/>
          </w:tcPr>
          <w:p w14:paraId="3ADC8C81"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3A06F559" w14:textId="710D1020"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r w:rsidRPr="00CD79E2">
              <w:rPr>
                <w:rFonts w:cs="Times New Roman"/>
                <w:bCs/>
                <w:sz w:val="18"/>
                <w:szCs w:val="18"/>
                <w:lang w:val="en-US" w:bidi="th-TH"/>
              </w:rPr>
              <w:t>2,146,</w:t>
            </w:r>
            <w:r w:rsidRPr="00CD79E2">
              <w:rPr>
                <w:rFonts w:cs="Times New Roman"/>
                <w:bCs/>
                <w:sz w:val="18"/>
                <w:szCs w:val="18"/>
              </w:rPr>
              <w:t>956</w:t>
            </w:r>
          </w:p>
        </w:tc>
        <w:tc>
          <w:tcPr>
            <w:tcW w:w="270" w:type="dxa"/>
          </w:tcPr>
          <w:p w14:paraId="37FF31EC"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542AF55D" w14:textId="6B80D513"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r w:rsidRPr="00CD79E2">
              <w:rPr>
                <w:rFonts w:cs="Times New Roman"/>
                <w:bCs/>
                <w:sz w:val="18"/>
                <w:szCs w:val="18"/>
                <w:lang w:val="en-US" w:bidi="th-TH"/>
              </w:rPr>
              <w:t>-</w:t>
            </w:r>
          </w:p>
        </w:tc>
        <w:tc>
          <w:tcPr>
            <w:tcW w:w="236" w:type="dxa"/>
          </w:tcPr>
          <w:p w14:paraId="0F13C755"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vAlign w:val="bottom"/>
          </w:tcPr>
          <w:p w14:paraId="04D2B37E" w14:textId="39209EC3"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r w:rsidRPr="00CD79E2">
              <w:rPr>
                <w:rFonts w:cs="Times New Roman"/>
                <w:bCs/>
                <w:sz w:val="18"/>
                <w:szCs w:val="18"/>
                <w:lang w:val="en-US" w:bidi="th-TH"/>
              </w:rPr>
              <w:t>2,146,</w:t>
            </w:r>
            <w:r w:rsidRPr="00CD79E2">
              <w:rPr>
                <w:rFonts w:cs="Times New Roman"/>
                <w:bCs/>
                <w:sz w:val="18"/>
                <w:szCs w:val="18"/>
              </w:rPr>
              <w:t>956</w:t>
            </w:r>
          </w:p>
        </w:tc>
      </w:tr>
      <w:tr w:rsidR="00D82F19" w:rsidRPr="00BD0CED" w14:paraId="1B1A539E" w14:textId="77777777">
        <w:trPr>
          <w:cantSplit/>
          <w:trHeight w:val="209"/>
        </w:trPr>
        <w:tc>
          <w:tcPr>
            <w:tcW w:w="2880" w:type="dxa"/>
            <w:vAlign w:val="bottom"/>
          </w:tcPr>
          <w:p w14:paraId="089F67CF" w14:textId="036D6DBD" w:rsidR="00D82F19" w:rsidRPr="00BD0CED" w:rsidRDefault="00D82F19" w:rsidP="00D82F19">
            <w:pPr>
              <w:rPr>
                <w:rFonts w:cs="Times New Roman"/>
                <w:b/>
                <w:bCs/>
                <w:sz w:val="18"/>
                <w:szCs w:val="18"/>
                <w:lang w:bidi="th-TH"/>
              </w:rPr>
            </w:pPr>
            <w:r w:rsidRPr="00BD0CED">
              <w:rPr>
                <w:rFonts w:cs="Times New Roman"/>
                <w:sz w:val="18"/>
                <w:szCs w:val="18"/>
                <w:cs/>
                <w:lang w:bidi="th-TH"/>
              </w:rPr>
              <w:t>-</w:t>
            </w:r>
            <w:r>
              <w:rPr>
                <w:rFonts w:cs="Times New Roman"/>
                <w:sz w:val="18"/>
                <w:szCs w:val="18"/>
              </w:rPr>
              <w:t xml:space="preserve">  </w:t>
            </w:r>
            <w:r w:rsidRPr="00BD0CED">
              <w:rPr>
                <w:rFonts w:cs="Times New Roman"/>
                <w:sz w:val="18"/>
                <w:szCs w:val="18"/>
              </w:rPr>
              <w:t>Equity instruments</w:t>
            </w:r>
          </w:p>
        </w:tc>
        <w:tc>
          <w:tcPr>
            <w:tcW w:w="450" w:type="dxa"/>
          </w:tcPr>
          <w:p w14:paraId="665E1716" w14:textId="77777777" w:rsidR="00D82F19" w:rsidRPr="00514084" w:rsidRDefault="00D82F19" w:rsidP="00D82F19">
            <w:pPr>
              <w:spacing w:line="220" w:lineRule="exact"/>
              <w:ind w:left="-472" w:right="-462"/>
              <w:jc w:val="center"/>
              <w:rPr>
                <w:rFonts w:cs="Times New Roman"/>
                <w:i/>
                <w:iCs/>
                <w:sz w:val="18"/>
                <w:szCs w:val="18"/>
              </w:rPr>
            </w:pPr>
          </w:p>
        </w:tc>
        <w:tc>
          <w:tcPr>
            <w:tcW w:w="1080" w:type="dxa"/>
          </w:tcPr>
          <w:p w14:paraId="42A88B3F" w14:textId="08E7A230"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r w:rsidRPr="00CD79E2">
              <w:rPr>
                <w:rFonts w:cs="Times New Roman"/>
                <w:bCs/>
                <w:sz w:val="18"/>
                <w:szCs w:val="18"/>
                <w:lang w:bidi="th-TH"/>
              </w:rPr>
              <w:t>-</w:t>
            </w:r>
          </w:p>
        </w:tc>
        <w:tc>
          <w:tcPr>
            <w:tcW w:w="236" w:type="dxa"/>
          </w:tcPr>
          <w:p w14:paraId="56F2CB13"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B6573EA" w14:textId="3945CDF9"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r w:rsidRPr="00CD79E2">
              <w:rPr>
                <w:rFonts w:cs="Times New Roman"/>
                <w:bCs/>
                <w:sz w:val="18"/>
                <w:szCs w:val="18"/>
                <w:lang w:val="en-US" w:bidi="th-TH"/>
              </w:rPr>
              <w:t>-</w:t>
            </w:r>
          </w:p>
        </w:tc>
        <w:tc>
          <w:tcPr>
            <w:tcW w:w="270" w:type="dxa"/>
          </w:tcPr>
          <w:p w14:paraId="3E1CB3F2"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6E301FE1" w14:textId="45FBAEAF"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r w:rsidRPr="00CD79E2">
              <w:rPr>
                <w:rFonts w:cs="Times New Roman"/>
                <w:bCs/>
                <w:sz w:val="18"/>
                <w:szCs w:val="18"/>
              </w:rPr>
              <w:t>2,455</w:t>
            </w:r>
          </w:p>
        </w:tc>
        <w:tc>
          <w:tcPr>
            <w:tcW w:w="236" w:type="dxa"/>
            <w:vAlign w:val="bottom"/>
          </w:tcPr>
          <w:p w14:paraId="4743FA31"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15E20298" w14:textId="6369589F"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rPr>
              <w:t>-</w:t>
            </w:r>
          </w:p>
        </w:tc>
        <w:tc>
          <w:tcPr>
            <w:tcW w:w="236" w:type="dxa"/>
          </w:tcPr>
          <w:p w14:paraId="1A8A3E10"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447BB22C" w14:textId="5B79BEED"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rPr>
              <w:t>2,455</w:t>
            </w:r>
          </w:p>
        </w:tc>
        <w:tc>
          <w:tcPr>
            <w:tcW w:w="270" w:type="dxa"/>
          </w:tcPr>
          <w:p w14:paraId="586F0AF7"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vAlign w:val="bottom"/>
          </w:tcPr>
          <w:p w14:paraId="37047C6C" w14:textId="689E6AE7"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r w:rsidRPr="00CD79E2">
              <w:rPr>
                <w:rFonts w:cs="Times New Roman"/>
                <w:bCs/>
                <w:sz w:val="18"/>
                <w:szCs w:val="18"/>
              </w:rPr>
              <w:t>-</w:t>
            </w:r>
          </w:p>
        </w:tc>
        <w:tc>
          <w:tcPr>
            <w:tcW w:w="236" w:type="dxa"/>
          </w:tcPr>
          <w:p w14:paraId="42261B25"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4AEC2119" w14:textId="207813D6"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r w:rsidRPr="00CD79E2">
              <w:rPr>
                <w:rFonts w:cs="Times New Roman"/>
                <w:bCs/>
                <w:sz w:val="18"/>
                <w:szCs w:val="18"/>
              </w:rPr>
              <w:t>-</w:t>
            </w:r>
          </w:p>
        </w:tc>
        <w:tc>
          <w:tcPr>
            <w:tcW w:w="270" w:type="dxa"/>
          </w:tcPr>
          <w:p w14:paraId="5FBEA0EF"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vAlign w:val="bottom"/>
          </w:tcPr>
          <w:p w14:paraId="2F30DD66" w14:textId="399DAC25"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r w:rsidRPr="00CD79E2">
              <w:rPr>
                <w:rFonts w:cs="Times New Roman"/>
                <w:bCs/>
                <w:sz w:val="18"/>
                <w:szCs w:val="18"/>
              </w:rPr>
              <w:t>2,455</w:t>
            </w:r>
          </w:p>
        </w:tc>
        <w:tc>
          <w:tcPr>
            <w:tcW w:w="236" w:type="dxa"/>
          </w:tcPr>
          <w:p w14:paraId="00AA4D1A"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205C9705" w14:textId="70E1D224"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r w:rsidRPr="00CD79E2">
              <w:rPr>
                <w:rFonts w:cs="Times New Roman"/>
                <w:bCs/>
                <w:sz w:val="18"/>
                <w:szCs w:val="18"/>
              </w:rPr>
              <w:t>2,455</w:t>
            </w:r>
          </w:p>
        </w:tc>
      </w:tr>
      <w:tr w:rsidR="00D82F19" w:rsidRPr="00BD0CED" w14:paraId="77CD49AE" w14:textId="77777777">
        <w:trPr>
          <w:cantSplit/>
          <w:trHeight w:val="209"/>
        </w:trPr>
        <w:tc>
          <w:tcPr>
            <w:tcW w:w="2880" w:type="dxa"/>
          </w:tcPr>
          <w:p w14:paraId="5C06873C" w14:textId="2247B2F4" w:rsidR="00D82F19" w:rsidRPr="00BD0CED" w:rsidRDefault="00D82F19" w:rsidP="00D82F19">
            <w:pPr>
              <w:rPr>
                <w:rFonts w:cs="Times New Roman"/>
                <w:b/>
                <w:bCs/>
                <w:sz w:val="18"/>
                <w:szCs w:val="18"/>
                <w:lang w:bidi="th-TH"/>
              </w:rPr>
            </w:pPr>
          </w:p>
        </w:tc>
        <w:tc>
          <w:tcPr>
            <w:tcW w:w="450" w:type="dxa"/>
          </w:tcPr>
          <w:p w14:paraId="017EFF26" w14:textId="77777777" w:rsidR="00D82F19" w:rsidRPr="00514084" w:rsidRDefault="00D82F19" w:rsidP="00D82F19">
            <w:pPr>
              <w:spacing w:line="220" w:lineRule="exact"/>
              <w:ind w:left="-472" w:right="-462"/>
              <w:jc w:val="center"/>
              <w:rPr>
                <w:rFonts w:cs="Times New Roman"/>
                <w:i/>
                <w:iCs/>
                <w:sz w:val="18"/>
                <w:szCs w:val="18"/>
              </w:rPr>
            </w:pPr>
          </w:p>
        </w:tc>
        <w:tc>
          <w:tcPr>
            <w:tcW w:w="1080" w:type="dxa"/>
            <w:vAlign w:val="bottom"/>
          </w:tcPr>
          <w:p w14:paraId="000F17A5"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5E0AC951"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EDA0C7D" w14:textId="77777777"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6E1E05DA"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10D3725C" w14:textId="77777777"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1AD6F822"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43F9F97B"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67E4C84F"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tcPr>
          <w:p w14:paraId="4EE57CBA"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54EED957"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6A14BC6A" w14:textId="77777777"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p>
        </w:tc>
        <w:tc>
          <w:tcPr>
            <w:tcW w:w="236" w:type="dxa"/>
          </w:tcPr>
          <w:p w14:paraId="388D183B"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tcPr>
          <w:p w14:paraId="17E77497" w14:textId="77777777"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p>
        </w:tc>
        <w:tc>
          <w:tcPr>
            <w:tcW w:w="270" w:type="dxa"/>
          </w:tcPr>
          <w:p w14:paraId="25708093"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68015853" w14:textId="77777777"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p>
        </w:tc>
        <w:tc>
          <w:tcPr>
            <w:tcW w:w="236" w:type="dxa"/>
          </w:tcPr>
          <w:p w14:paraId="16A64897"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043B7392" w14:textId="77777777"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p>
        </w:tc>
      </w:tr>
      <w:tr w:rsidR="00D82F19" w:rsidRPr="00BD0CED" w14:paraId="3BFFA70C" w14:textId="77777777">
        <w:trPr>
          <w:cantSplit/>
          <w:trHeight w:val="209"/>
        </w:trPr>
        <w:tc>
          <w:tcPr>
            <w:tcW w:w="2880" w:type="dxa"/>
          </w:tcPr>
          <w:p w14:paraId="19908768" w14:textId="76B7990B" w:rsidR="00D82F19" w:rsidRPr="00BD0CED" w:rsidRDefault="00D82F19" w:rsidP="00D82F19">
            <w:pPr>
              <w:rPr>
                <w:rFonts w:cs="Times New Roman"/>
                <w:b/>
                <w:bCs/>
                <w:sz w:val="18"/>
                <w:szCs w:val="18"/>
                <w:lang w:bidi="th-TH"/>
              </w:rPr>
            </w:pPr>
            <w:r w:rsidRPr="00BD0CED">
              <w:rPr>
                <w:rFonts w:cs="Times New Roman"/>
                <w:b/>
                <w:bCs/>
                <w:i/>
                <w:iCs/>
                <w:sz w:val="18"/>
                <w:szCs w:val="18"/>
                <w:lang w:bidi="th-TH"/>
              </w:rPr>
              <w:t>Financial</w:t>
            </w:r>
            <w:r w:rsidRPr="00BD0CED">
              <w:rPr>
                <w:rFonts w:cs="Times New Roman"/>
                <w:b/>
                <w:bCs/>
                <w:i/>
                <w:iCs/>
                <w:sz w:val="18"/>
                <w:szCs w:val="18"/>
                <w:cs/>
                <w:lang w:bidi="th-TH"/>
              </w:rPr>
              <w:t xml:space="preserve"> </w:t>
            </w:r>
            <w:r w:rsidRPr="00BD0CED">
              <w:rPr>
                <w:rFonts w:cs="Times New Roman"/>
                <w:b/>
                <w:bCs/>
                <w:i/>
                <w:iCs/>
                <w:sz w:val="18"/>
                <w:szCs w:val="18"/>
                <w:lang w:bidi="th-TH"/>
              </w:rPr>
              <w:t>liabilities</w:t>
            </w:r>
          </w:p>
        </w:tc>
        <w:tc>
          <w:tcPr>
            <w:tcW w:w="450" w:type="dxa"/>
          </w:tcPr>
          <w:p w14:paraId="58A76989" w14:textId="7C7741F0" w:rsidR="00D82F19" w:rsidRPr="00514084" w:rsidRDefault="00D82F19" w:rsidP="00D82F19">
            <w:pPr>
              <w:spacing w:line="220" w:lineRule="exact"/>
              <w:ind w:left="-472" w:right="-462"/>
              <w:jc w:val="center"/>
              <w:rPr>
                <w:rFonts w:cs="Times New Roman"/>
                <w:i/>
                <w:iCs/>
                <w:sz w:val="18"/>
                <w:szCs w:val="18"/>
              </w:rPr>
            </w:pPr>
          </w:p>
        </w:tc>
        <w:tc>
          <w:tcPr>
            <w:tcW w:w="1080" w:type="dxa"/>
            <w:vAlign w:val="bottom"/>
          </w:tcPr>
          <w:p w14:paraId="298894EC" w14:textId="062999A3"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77C5E7A4"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7E546A79" w14:textId="04F7C907"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07859361"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2A73A79D" w14:textId="30E7B79C"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p>
        </w:tc>
        <w:tc>
          <w:tcPr>
            <w:tcW w:w="236" w:type="dxa"/>
          </w:tcPr>
          <w:p w14:paraId="31F1EE6E"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2954B4E0" w14:textId="447B99A3"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31ABB0B8"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tcPr>
          <w:p w14:paraId="22A7574A" w14:textId="54C1E45F"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08CC8090"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286CBD26" w14:textId="2D62E867"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p>
        </w:tc>
        <w:tc>
          <w:tcPr>
            <w:tcW w:w="236" w:type="dxa"/>
          </w:tcPr>
          <w:p w14:paraId="6EA1346B"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tcPr>
          <w:p w14:paraId="3964D001" w14:textId="467A93BB"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p>
        </w:tc>
        <w:tc>
          <w:tcPr>
            <w:tcW w:w="270" w:type="dxa"/>
          </w:tcPr>
          <w:p w14:paraId="6B8C75D3"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06911A17" w14:textId="67823E61"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p>
        </w:tc>
        <w:tc>
          <w:tcPr>
            <w:tcW w:w="236" w:type="dxa"/>
          </w:tcPr>
          <w:p w14:paraId="07A29058"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028824FD" w14:textId="0A9FFA17"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p>
        </w:tc>
      </w:tr>
      <w:tr w:rsidR="00D82F19" w:rsidRPr="00BD0CED" w14:paraId="16906581" w14:textId="77777777">
        <w:trPr>
          <w:cantSplit/>
          <w:trHeight w:val="209"/>
        </w:trPr>
        <w:tc>
          <w:tcPr>
            <w:tcW w:w="2880" w:type="dxa"/>
            <w:vAlign w:val="bottom"/>
          </w:tcPr>
          <w:p w14:paraId="59B8467C" w14:textId="4ED236C2" w:rsidR="00D82F19" w:rsidRPr="00BD0CED" w:rsidRDefault="00D82F19" w:rsidP="00D82F19">
            <w:pPr>
              <w:rPr>
                <w:rFonts w:cs="Times New Roman"/>
                <w:b/>
                <w:bCs/>
                <w:sz w:val="18"/>
                <w:szCs w:val="18"/>
                <w:lang w:bidi="th-TH"/>
              </w:rPr>
            </w:pPr>
            <w:r w:rsidRPr="00BD0CED">
              <w:rPr>
                <w:rFonts w:cs="Times New Roman"/>
                <w:sz w:val="18"/>
                <w:szCs w:val="18"/>
                <w:lang w:bidi="th-TH"/>
              </w:rPr>
              <w:t>Deposits</w:t>
            </w:r>
          </w:p>
        </w:tc>
        <w:tc>
          <w:tcPr>
            <w:tcW w:w="450" w:type="dxa"/>
            <w:vAlign w:val="bottom"/>
          </w:tcPr>
          <w:p w14:paraId="0D74ECB3" w14:textId="10C79CCB" w:rsidR="00D82F19" w:rsidRPr="00514084" w:rsidRDefault="00D82F19" w:rsidP="00D82F19">
            <w:pPr>
              <w:spacing w:line="220" w:lineRule="exact"/>
              <w:ind w:left="-472" w:right="-462"/>
              <w:jc w:val="center"/>
              <w:rPr>
                <w:rFonts w:cs="Times New Roman"/>
                <w:i/>
                <w:iCs/>
                <w:sz w:val="18"/>
                <w:szCs w:val="18"/>
              </w:rPr>
            </w:pPr>
            <w:r w:rsidRPr="00BD0CED">
              <w:rPr>
                <w:rFonts w:cs="Times New Roman"/>
                <w:i/>
                <w:iCs/>
                <w:sz w:val="18"/>
                <w:szCs w:val="18"/>
              </w:rPr>
              <w:t>19</w:t>
            </w:r>
          </w:p>
        </w:tc>
        <w:tc>
          <w:tcPr>
            <w:tcW w:w="1080" w:type="dxa"/>
          </w:tcPr>
          <w:p w14:paraId="59A946D9" w14:textId="4DA12E00"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r w:rsidRPr="00CD79E2">
              <w:rPr>
                <w:rFonts w:cs="Times New Roman"/>
                <w:bCs/>
                <w:sz w:val="18"/>
                <w:szCs w:val="18"/>
                <w:lang w:val="en-US"/>
              </w:rPr>
              <w:t>-</w:t>
            </w:r>
          </w:p>
        </w:tc>
        <w:tc>
          <w:tcPr>
            <w:tcW w:w="236" w:type="dxa"/>
          </w:tcPr>
          <w:p w14:paraId="4E0FD909"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5105FED1" w14:textId="1E319E84"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r w:rsidRPr="00CD79E2">
              <w:rPr>
                <w:rFonts w:cs="Times New Roman"/>
                <w:bCs/>
                <w:sz w:val="18"/>
                <w:szCs w:val="18"/>
                <w:lang w:val="en-US" w:bidi="th-TH"/>
              </w:rPr>
              <w:t>-</w:t>
            </w:r>
          </w:p>
        </w:tc>
        <w:tc>
          <w:tcPr>
            <w:tcW w:w="270" w:type="dxa"/>
          </w:tcPr>
          <w:p w14:paraId="6E0D7BE1"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16564C6B" w14:textId="05AC5240"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r w:rsidRPr="00CD79E2">
              <w:rPr>
                <w:rFonts w:cs="Times New Roman"/>
                <w:bCs/>
                <w:sz w:val="18"/>
                <w:szCs w:val="18"/>
                <w:lang w:val="en-US"/>
              </w:rPr>
              <w:t>-</w:t>
            </w:r>
          </w:p>
        </w:tc>
        <w:tc>
          <w:tcPr>
            <w:tcW w:w="236" w:type="dxa"/>
            <w:vAlign w:val="bottom"/>
          </w:tcPr>
          <w:p w14:paraId="07BE6B15"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2F1EBFAC" w14:textId="1CF9EAE6"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rPr>
              <w:t>132,818,643</w:t>
            </w:r>
          </w:p>
        </w:tc>
        <w:tc>
          <w:tcPr>
            <w:tcW w:w="236" w:type="dxa"/>
          </w:tcPr>
          <w:p w14:paraId="49AC086B"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67CBD007" w14:textId="55D20374"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rPr>
              <w:t>132,818,643</w:t>
            </w:r>
          </w:p>
        </w:tc>
        <w:tc>
          <w:tcPr>
            <w:tcW w:w="270" w:type="dxa"/>
          </w:tcPr>
          <w:p w14:paraId="10F8909C"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2AD07203" w14:textId="1EB4A5B8"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r w:rsidRPr="00CD79E2">
              <w:rPr>
                <w:rFonts w:cs="Times New Roman"/>
                <w:bCs/>
                <w:sz w:val="18"/>
                <w:szCs w:val="18"/>
              </w:rPr>
              <w:t>-</w:t>
            </w:r>
          </w:p>
        </w:tc>
        <w:tc>
          <w:tcPr>
            <w:tcW w:w="236" w:type="dxa"/>
          </w:tcPr>
          <w:p w14:paraId="19B29F8E"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749FC27B" w14:textId="084F1042"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r w:rsidRPr="00CD79E2">
              <w:rPr>
                <w:rFonts w:cs="Times New Roman"/>
                <w:bCs/>
                <w:sz w:val="18"/>
                <w:szCs w:val="18"/>
              </w:rPr>
              <w:t>133,381,131</w:t>
            </w:r>
          </w:p>
        </w:tc>
        <w:tc>
          <w:tcPr>
            <w:tcW w:w="270" w:type="dxa"/>
          </w:tcPr>
          <w:p w14:paraId="2FF4D5DB"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5EBCFF0F" w14:textId="20A969F0"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r w:rsidRPr="00CD79E2">
              <w:rPr>
                <w:rFonts w:cs="Times New Roman"/>
                <w:bCs/>
                <w:sz w:val="18"/>
                <w:szCs w:val="18"/>
              </w:rPr>
              <w:t>-</w:t>
            </w:r>
          </w:p>
        </w:tc>
        <w:tc>
          <w:tcPr>
            <w:tcW w:w="236" w:type="dxa"/>
          </w:tcPr>
          <w:p w14:paraId="1391CDC0"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vAlign w:val="bottom"/>
          </w:tcPr>
          <w:p w14:paraId="5B8EF66C" w14:textId="44E5EF6E"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r w:rsidRPr="00CD79E2">
              <w:rPr>
                <w:rFonts w:cs="Times New Roman"/>
                <w:bCs/>
                <w:sz w:val="18"/>
                <w:szCs w:val="18"/>
              </w:rPr>
              <w:t>133,381,131</w:t>
            </w:r>
          </w:p>
        </w:tc>
      </w:tr>
      <w:tr w:rsidR="00D82F19" w:rsidRPr="00BD0CED" w14:paraId="681AE2E3" w14:textId="77777777">
        <w:trPr>
          <w:cantSplit/>
          <w:trHeight w:val="209"/>
        </w:trPr>
        <w:tc>
          <w:tcPr>
            <w:tcW w:w="2880" w:type="dxa"/>
            <w:vAlign w:val="bottom"/>
          </w:tcPr>
          <w:p w14:paraId="3C92B84A" w14:textId="77B57170" w:rsidR="00D82F19" w:rsidRPr="00BD0CED" w:rsidRDefault="00D82F19" w:rsidP="00D82F19">
            <w:pPr>
              <w:rPr>
                <w:rFonts w:cs="Times New Roman"/>
                <w:b/>
                <w:bCs/>
                <w:sz w:val="18"/>
                <w:szCs w:val="18"/>
                <w:lang w:bidi="th-TH"/>
              </w:rPr>
            </w:pPr>
            <w:r w:rsidRPr="00BD0CED">
              <w:rPr>
                <w:rFonts w:cs="Times New Roman"/>
                <w:sz w:val="18"/>
                <w:szCs w:val="18"/>
                <w:lang w:bidi="th-TH"/>
              </w:rPr>
              <w:t>Interbank</w:t>
            </w:r>
            <w:r w:rsidRPr="00BD0CED">
              <w:rPr>
                <w:rFonts w:cs="Times New Roman"/>
                <w:sz w:val="18"/>
                <w:szCs w:val="18"/>
                <w:cs/>
                <w:lang w:bidi="th-TH"/>
              </w:rPr>
              <w:t xml:space="preserve"> </w:t>
            </w:r>
            <w:r w:rsidRPr="00BD0CED">
              <w:rPr>
                <w:rFonts w:cs="Times New Roman"/>
                <w:sz w:val="18"/>
                <w:szCs w:val="18"/>
                <w:lang w:bidi="th-TH"/>
              </w:rPr>
              <w:t>and</w:t>
            </w:r>
            <w:r w:rsidRPr="00BD0CED">
              <w:rPr>
                <w:rFonts w:cs="Times New Roman"/>
                <w:sz w:val="18"/>
                <w:szCs w:val="18"/>
                <w:cs/>
                <w:lang w:bidi="th-TH"/>
              </w:rPr>
              <w:t xml:space="preserve"> </w:t>
            </w:r>
            <w:r w:rsidRPr="00BD0CED">
              <w:rPr>
                <w:rFonts w:cs="Times New Roman"/>
                <w:sz w:val="18"/>
                <w:szCs w:val="18"/>
                <w:lang w:bidi="th-TH"/>
              </w:rPr>
              <w:t>money</w:t>
            </w:r>
            <w:r w:rsidRPr="00BD0CED">
              <w:rPr>
                <w:rFonts w:cs="Times New Roman"/>
                <w:sz w:val="18"/>
                <w:szCs w:val="18"/>
                <w:cs/>
                <w:lang w:bidi="th-TH"/>
              </w:rPr>
              <w:t xml:space="preserve"> </w:t>
            </w:r>
            <w:r w:rsidRPr="00BD0CED">
              <w:rPr>
                <w:rFonts w:cs="Times New Roman"/>
                <w:sz w:val="18"/>
                <w:szCs w:val="18"/>
                <w:lang w:bidi="th-TH"/>
              </w:rPr>
              <w:t>market</w:t>
            </w:r>
            <w:r w:rsidRPr="00BD0CED">
              <w:rPr>
                <w:rFonts w:cs="Times New Roman"/>
                <w:sz w:val="18"/>
                <w:szCs w:val="18"/>
                <w:cs/>
                <w:lang w:bidi="th-TH"/>
              </w:rPr>
              <w:t xml:space="preserve"> </w:t>
            </w:r>
            <w:r w:rsidRPr="00BD0CED">
              <w:rPr>
                <w:rFonts w:cs="Times New Roman"/>
                <w:sz w:val="18"/>
                <w:szCs w:val="18"/>
                <w:lang w:bidi="th-TH"/>
              </w:rPr>
              <w:t>items</w:t>
            </w:r>
          </w:p>
        </w:tc>
        <w:tc>
          <w:tcPr>
            <w:tcW w:w="450" w:type="dxa"/>
            <w:vAlign w:val="bottom"/>
          </w:tcPr>
          <w:p w14:paraId="63B4D216" w14:textId="217C5E9D" w:rsidR="00D82F19" w:rsidRPr="00514084" w:rsidRDefault="00D82F19" w:rsidP="00D82F19">
            <w:pPr>
              <w:spacing w:line="220" w:lineRule="exact"/>
              <w:ind w:left="-472" w:right="-462"/>
              <w:jc w:val="center"/>
              <w:rPr>
                <w:rFonts w:cs="Times New Roman"/>
                <w:i/>
                <w:iCs/>
                <w:sz w:val="18"/>
                <w:szCs w:val="18"/>
              </w:rPr>
            </w:pPr>
            <w:r w:rsidRPr="00BD0CED">
              <w:rPr>
                <w:rFonts w:cs="Times New Roman"/>
                <w:i/>
                <w:iCs/>
                <w:sz w:val="18"/>
                <w:szCs w:val="18"/>
              </w:rPr>
              <w:t>20</w:t>
            </w:r>
          </w:p>
        </w:tc>
        <w:tc>
          <w:tcPr>
            <w:tcW w:w="1080" w:type="dxa"/>
          </w:tcPr>
          <w:p w14:paraId="2AEC82B7" w14:textId="3B4661A3"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r w:rsidRPr="00CD79E2">
              <w:rPr>
                <w:rFonts w:cs="Times New Roman"/>
                <w:bCs/>
                <w:sz w:val="18"/>
                <w:szCs w:val="18"/>
                <w:lang w:val="en-US"/>
              </w:rPr>
              <w:t>-</w:t>
            </w:r>
          </w:p>
        </w:tc>
        <w:tc>
          <w:tcPr>
            <w:tcW w:w="236" w:type="dxa"/>
          </w:tcPr>
          <w:p w14:paraId="4E5F6F76"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E43D88F" w14:textId="161C7153"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r w:rsidRPr="00CD79E2">
              <w:rPr>
                <w:rFonts w:cs="Times New Roman"/>
                <w:bCs/>
                <w:sz w:val="18"/>
                <w:szCs w:val="18"/>
                <w:lang w:val="en-US" w:bidi="th-TH"/>
              </w:rPr>
              <w:t>-</w:t>
            </w:r>
          </w:p>
        </w:tc>
        <w:tc>
          <w:tcPr>
            <w:tcW w:w="270" w:type="dxa"/>
          </w:tcPr>
          <w:p w14:paraId="4BD7C5DB"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2FCE4F95" w14:textId="5C343F16"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r w:rsidRPr="00CD79E2">
              <w:rPr>
                <w:rFonts w:cs="Times New Roman"/>
                <w:bCs/>
                <w:sz w:val="18"/>
                <w:szCs w:val="18"/>
                <w:lang w:val="en-US"/>
              </w:rPr>
              <w:t>-</w:t>
            </w:r>
          </w:p>
        </w:tc>
        <w:tc>
          <w:tcPr>
            <w:tcW w:w="236" w:type="dxa"/>
            <w:vAlign w:val="bottom"/>
          </w:tcPr>
          <w:p w14:paraId="18CFC59F"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75DD2AF7" w14:textId="5B652933"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rPr>
              <w:t>20,257,742</w:t>
            </w:r>
          </w:p>
        </w:tc>
        <w:tc>
          <w:tcPr>
            <w:tcW w:w="236" w:type="dxa"/>
          </w:tcPr>
          <w:p w14:paraId="40C64D80"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12980670" w14:textId="52EA6D2E"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rPr>
              <w:t>20,257,742</w:t>
            </w:r>
          </w:p>
        </w:tc>
        <w:tc>
          <w:tcPr>
            <w:tcW w:w="270" w:type="dxa"/>
          </w:tcPr>
          <w:p w14:paraId="6D3BAF7B"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25C7F5C0" w14:textId="066B6DE2"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r w:rsidRPr="00CD79E2">
              <w:rPr>
                <w:rFonts w:cs="Times New Roman"/>
                <w:bCs/>
                <w:sz w:val="18"/>
                <w:szCs w:val="18"/>
              </w:rPr>
              <w:t>-</w:t>
            </w:r>
          </w:p>
        </w:tc>
        <w:tc>
          <w:tcPr>
            <w:tcW w:w="236" w:type="dxa"/>
          </w:tcPr>
          <w:p w14:paraId="032B882B"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38137CB0" w14:textId="6263275B"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r w:rsidRPr="00CD79E2">
              <w:rPr>
                <w:rFonts w:cs="Times New Roman"/>
                <w:bCs/>
                <w:sz w:val="18"/>
                <w:szCs w:val="18"/>
              </w:rPr>
              <w:t>20,253,487</w:t>
            </w:r>
          </w:p>
        </w:tc>
        <w:tc>
          <w:tcPr>
            <w:tcW w:w="270" w:type="dxa"/>
          </w:tcPr>
          <w:p w14:paraId="5EA34614"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38C44B74" w14:textId="10E9A700"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r w:rsidRPr="00CD79E2">
              <w:rPr>
                <w:rFonts w:cs="Times New Roman"/>
                <w:bCs/>
                <w:sz w:val="18"/>
                <w:szCs w:val="18"/>
              </w:rPr>
              <w:t>-</w:t>
            </w:r>
          </w:p>
        </w:tc>
        <w:tc>
          <w:tcPr>
            <w:tcW w:w="236" w:type="dxa"/>
          </w:tcPr>
          <w:p w14:paraId="5D8F60FA"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vAlign w:val="bottom"/>
          </w:tcPr>
          <w:p w14:paraId="60884DBB" w14:textId="6EB875C7"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r w:rsidRPr="00CD79E2">
              <w:rPr>
                <w:rFonts w:cs="Times New Roman"/>
                <w:bCs/>
                <w:sz w:val="18"/>
                <w:szCs w:val="18"/>
              </w:rPr>
              <w:t>20,253,487</w:t>
            </w:r>
          </w:p>
        </w:tc>
      </w:tr>
      <w:tr w:rsidR="00D82F19" w:rsidRPr="00BD0CED" w14:paraId="3D0CF2A5" w14:textId="77777777">
        <w:trPr>
          <w:cantSplit/>
          <w:trHeight w:val="209"/>
        </w:trPr>
        <w:tc>
          <w:tcPr>
            <w:tcW w:w="2880" w:type="dxa"/>
            <w:vAlign w:val="bottom"/>
          </w:tcPr>
          <w:p w14:paraId="6A7F0424" w14:textId="38E770BC" w:rsidR="00D82F19" w:rsidRPr="00514084" w:rsidRDefault="00D82F19" w:rsidP="00D82F19">
            <w:pPr>
              <w:tabs>
                <w:tab w:val="left" w:pos="164"/>
              </w:tabs>
              <w:spacing w:line="220" w:lineRule="exact"/>
              <w:ind w:left="-14" w:right="-274"/>
              <w:rPr>
                <w:rFonts w:cs="Times New Roman"/>
                <w:sz w:val="18"/>
                <w:szCs w:val="18"/>
                <w:lang w:bidi="th-TH"/>
              </w:rPr>
            </w:pPr>
            <w:r w:rsidRPr="00BD0CED">
              <w:rPr>
                <w:rFonts w:cs="Times New Roman"/>
                <w:sz w:val="18"/>
                <w:szCs w:val="18"/>
                <w:lang w:bidi="th-TH"/>
              </w:rPr>
              <w:t>Derivatives</w:t>
            </w:r>
          </w:p>
        </w:tc>
        <w:tc>
          <w:tcPr>
            <w:tcW w:w="450" w:type="dxa"/>
            <w:vAlign w:val="bottom"/>
          </w:tcPr>
          <w:p w14:paraId="25CEC594" w14:textId="21DCB2EB" w:rsidR="00D82F19" w:rsidRPr="00514084" w:rsidRDefault="00D82F19" w:rsidP="00D82F19">
            <w:pPr>
              <w:spacing w:line="220" w:lineRule="exact"/>
              <w:ind w:left="-472" w:right="-462"/>
              <w:jc w:val="center"/>
              <w:rPr>
                <w:rFonts w:cs="Times New Roman"/>
                <w:i/>
                <w:iCs/>
                <w:sz w:val="18"/>
                <w:szCs w:val="18"/>
              </w:rPr>
            </w:pPr>
            <w:r w:rsidRPr="00BD0CED">
              <w:rPr>
                <w:rFonts w:cs="Times New Roman"/>
                <w:i/>
                <w:iCs/>
                <w:sz w:val="18"/>
                <w:szCs w:val="18"/>
              </w:rPr>
              <w:t>9</w:t>
            </w:r>
          </w:p>
        </w:tc>
        <w:tc>
          <w:tcPr>
            <w:tcW w:w="1080" w:type="dxa"/>
            <w:vAlign w:val="bottom"/>
          </w:tcPr>
          <w:p w14:paraId="087E72D8" w14:textId="77777777"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76088528"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3FE954AE" w14:textId="77777777"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75626881"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5B502023" w14:textId="77777777"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p>
        </w:tc>
        <w:tc>
          <w:tcPr>
            <w:tcW w:w="236" w:type="dxa"/>
            <w:vAlign w:val="bottom"/>
          </w:tcPr>
          <w:p w14:paraId="2BEDC18C"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5B26E1BD"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7DAEED3E"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3AD05EB5" w14:textId="77777777"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66CE10E8"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0A6B753E" w14:textId="77777777"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p>
        </w:tc>
        <w:tc>
          <w:tcPr>
            <w:tcW w:w="236" w:type="dxa"/>
          </w:tcPr>
          <w:p w14:paraId="577D80A6"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tcPr>
          <w:p w14:paraId="04BD31D5" w14:textId="77777777"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p>
        </w:tc>
        <w:tc>
          <w:tcPr>
            <w:tcW w:w="270" w:type="dxa"/>
          </w:tcPr>
          <w:p w14:paraId="692D5D77"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0C679B11" w14:textId="77777777"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p>
        </w:tc>
        <w:tc>
          <w:tcPr>
            <w:tcW w:w="236" w:type="dxa"/>
          </w:tcPr>
          <w:p w14:paraId="7DB47FD0"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109847F3" w14:textId="77777777"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p>
        </w:tc>
      </w:tr>
      <w:tr w:rsidR="00D82F19" w:rsidRPr="00BD0CED" w14:paraId="0DF954E7" w14:textId="77777777">
        <w:trPr>
          <w:cantSplit/>
          <w:trHeight w:val="209"/>
        </w:trPr>
        <w:tc>
          <w:tcPr>
            <w:tcW w:w="2880" w:type="dxa"/>
          </w:tcPr>
          <w:p w14:paraId="34C574B7" w14:textId="6BE09C0E" w:rsidR="00D82F19" w:rsidRPr="00514084" w:rsidRDefault="00D82F19" w:rsidP="00D82F19">
            <w:pPr>
              <w:tabs>
                <w:tab w:val="left" w:pos="164"/>
              </w:tabs>
              <w:spacing w:line="220" w:lineRule="exact"/>
              <w:ind w:left="-14" w:right="-274"/>
              <w:rPr>
                <w:rFonts w:cs="Times New Roman"/>
                <w:sz w:val="18"/>
                <w:szCs w:val="18"/>
                <w:lang w:bidi="th-TH"/>
              </w:rPr>
            </w:pPr>
            <w:r w:rsidRPr="00BD0CED">
              <w:rPr>
                <w:rFonts w:cs="Times New Roman"/>
                <w:sz w:val="18"/>
                <w:szCs w:val="18"/>
                <w:cs/>
                <w:lang w:bidi="th-TH"/>
              </w:rPr>
              <w:t>-</w:t>
            </w:r>
            <w:r w:rsidRPr="00BD0CED">
              <w:rPr>
                <w:rFonts w:cs="Times New Roman"/>
                <w:sz w:val="18"/>
                <w:szCs w:val="18"/>
                <w:cs/>
                <w:lang w:bidi="th-TH"/>
              </w:rPr>
              <w:tab/>
            </w:r>
            <w:r w:rsidRPr="00BD0CED">
              <w:rPr>
                <w:rFonts w:cs="Times New Roman"/>
                <w:sz w:val="18"/>
                <w:szCs w:val="18"/>
                <w:lang w:bidi="th-TH"/>
              </w:rPr>
              <w:t>Cross-currency interest rate</w:t>
            </w:r>
          </w:p>
        </w:tc>
        <w:tc>
          <w:tcPr>
            <w:tcW w:w="450" w:type="dxa"/>
            <w:vAlign w:val="bottom"/>
          </w:tcPr>
          <w:p w14:paraId="161B62FB" w14:textId="77777777" w:rsidR="00D82F19" w:rsidRPr="00514084" w:rsidRDefault="00D82F19" w:rsidP="00D82F19">
            <w:pPr>
              <w:spacing w:line="220" w:lineRule="exact"/>
              <w:ind w:left="-472" w:right="-462"/>
              <w:jc w:val="center"/>
              <w:rPr>
                <w:rFonts w:cs="Times New Roman"/>
                <w:i/>
                <w:iCs/>
                <w:sz w:val="18"/>
                <w:szCs w:val="18"/>
              </w:rPr>
            </w:pPr>
          </w:p>
        </w:tc>
        <w:tc>
          <w:tcPr>
            <w:tcW w:w="1080" w:type="dxa"/>
            <w:vAlign w:val="bottom"/>
          </w:tcPr>
          <w:p w14:paraId="33B0EA23" w14:textId="22CFA991"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p>
        </w:tc>
        <w:tc>
          <w:tcPr>
            <w:tcW w:w="236" w:type="dxa"/>
          </w:tcPr>
          <w:p w14:paraId="251307F9"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6625AB54" w14:textId="13A8E97C"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p>
        </w:tc>
        <w:tc>
          <w:tcPr>
            <w:tcW w:w="270" w:type="dxa"/>
          </w:tcPr>
          <w:p w14:paraId="4E2AA77B"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5567FE16" w14:textId="5211EA4D"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p>
        </w:tc>
        <w:tc>
          <w:tcPr>
            <w:tcW w:w="236" w:type="dxa"/>
            <w:vAlign w:val="bottom"/>
          </w:tcPr>
          <w:p w14:paraId="118B7B1F"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2EFF01AB" w14:textId="145664EA"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36" w:type="dxa"/>
          </w:tcPr>
          <w:p w14:paraId="07EFD9D0"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1783A821" w14:textId="516A2FC9"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p>
        </w:tc>
        <w:tc>
          <w:tcPr>
            <w:tcW w:w="270" w:type="dxa"/>
          </w:tcPr>
          <w:p w14:paraId="30D5A9DE"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0FE2861D" w14:textId="71B8167F"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p>
        </w:tc>
        <w:tc>
          <w:tcPr>
            <w:tcW w:w="236" w:type="dxa"/>
          </w:tcPr>
          <w:p w14:paraId="003FBF8F"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tcPr>
          <w:p w14:paraId="28A48D31" w14:textId="3E43F63B"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p>
        </w:tc>
        <w:tc>
          <w:tcPr>
            <w:tcW w:w="270" w:type="dxa"/>
          </w:tcPr>
          <w:p w14:paraId="4BC96C24"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0946730E" w14:textId="504A0515"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p>
        </w:tc>
        <w:tc>
          <w:tcPr>
            <w:tcW w:w="236" w:type="dxa"/>
          </w:tcPr>
          <w:p w14:paraId="6EB8889F"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385E1FDE" w14:textId="42B1D3B1"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p>
        </w:tc>
      </w:tr>
      <w:tr w:rsidR="00D82F19" w:rsidRPr="00BD0CED" w14:paraId="1171A63F" w14:textId="77777777">
        <w:trPr>
          <w:cantSplit/>
          <w:trHeight w:val="209"/>
        </w:trPr>
        <w:tc>
          <w:tcPr>
            <w:tcW w:w="2880" w:type="dxa"/>
          </w:tcPr>
          <w:p w14:paraId="313ADFCF" w14:textId="57DA26A2" w:rsidR="00D82F19" w:rsidRPr="00C84CDA" w:rsidRDefault="00D82F19" w:rsidP="00D82F19">
            <w:pPr>
              <w:tabs>
                <w:tab w:val="left" w:pos="157"/>
              </w:tabs>
              <w:spacing w:line="220" w:lineRule="exact"/>
              <w:ind w:right="-270"/>
              <w:rPr>
                <w:rFonts w:cs="Times New Roman"/>
                <w:sz w:val="18"/>
                <w:szCs w:val="18"/>
                <w:lang w:bidi="th-TH"/>
              </w:rPr>
            </w:pPr>
            <w:r w:rsidRPr="00BD0CED">
              <w:rPr>
                <w:rFonts w:cs="Times New Roman"/>
                <w:sz w:val="18"/>
                <w:szCs w:val="18"/>
                <w:lang w:bidi="th-TH"/>
              </w:rPr>
              <w:tab/>
              <w:t xml:space="preserve">   swaps</w:t>
            </w:r>
          </w:p>
        </w:tc>
        <w:tc>
          <w:tcPr>
            <w:tcW w:w="450" w:type="dxa"/>
          </w:tcPr>
          <w:p w14:paraId="3AA8E363" w14:textId="0F3D86AB" w:rsidR="00D82F19" w:rsidRPr="00514084" w:rsidRDefault="00D82F19" w:rsidP="00D82F19">
            <w:pPr>
              <w:spacing w:line="220" w:lineRule="exact"/>
              <w:ind w:left="-472" w:right="-462"/>
              <w:jc w:val="center"/>
              <w:rPr>
                <w:rFonts w:cs="Times New Roman"/>
                <w:i/>
                <w:iCs/>
                <w:sz w:val="18"/>
                <w:szCs w:val="18"/>
              </w:rPr>
            </w:pPr>
          </w:p>
        </w:tc>
        <w:tc>
          <w:tcPr>
            <w:tcW w:w="1080" w:type="dxa"/>
          </w:tcPr>
          <w:p w14:paraId="7C2828F9" w14:textId="03CF5114"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r w:rsidRPr="00CD79E2">
              <w:rPr>
                <w:rFonts w:cs="Times New Roman"/>
                <w:bCs/>
                <w:sz w:val="18"/>
                <w:szCs w:val="18"/>
                <w:lang w:val="en-US"/>
              </w:rPr>
              <w:t>165,</w:t>
            </w:r>
            <w:r w:rsidRPr="00CD79E2">
              <w:rPr>
                <w:rFonts w:cs="Times New Roman"/>
                <w:bCs/>
                <w:sz w:val="18"/>
                <w:szCs w:val="18"/>
              </w:rPr>
              <w:t>198</w:t>
            </w:r>
          </w:p>
        </w:tc>
        <w:tc>
          <w:tcPr>
            <w:tcW w:w="236" w:type="dxa"/>
          </w:tcPr>
          <w:p w14:paraId="2BB8DAC2"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6DAD1985" w14:textId="417D5AF1"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r w:rsidRPr="00CD79E2">
              <w:rPr>
                <w:rFonts w:cs="Times New Roman"/>
                <w:bCs/>
                <w:sz w:val="18"/>
                <w:szCs w:val="18"/>
                <w:lang w:val="en-US" w:bidi="th-TH"/>
              </w:rPr>
              <w:t>-</w:t>
            </w:r>
          </w:p>
        </w:tc>
        <w:tc>
          <w:tcPr>
            <w:tcW w:w="270" w:type="dxa"/>
          </w:tcPr>
          <w:p w14:paraId="24B8E360"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tcPr>
          <w:p w14:paraId="63F7AE9E" w14:textId="5FCBB7B6"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r w:rsidRPr="00CD79E2">
              <w:rPr>
                <w:rFonts w:cs="Times New Roman"/>
                <w:bCs/>
                <w:sz w:val="18"/>
                <w:szCs w:val="18"/>
                <w:lang w:val="en-US"/>
              </w:rPr>
              <w:t>-</w:t>
            </w:r>
          </w:p>
        </w:tc>
        <w:tc>
          <w:tcPr>
            <w:tcW w:w="236" w:type="dxa"/>
          </w:tcPr>
          <w:p w14:paraId="2FF2CDF3"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tcPr>
          <w:p w14:paraId="10D3A1FF" w14:textId="1546D0CE"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rPr>
              <w:t>-</w:t>
            </w:r>
          </w:p>
        </w:tc>
        <w:tc>
          <w:tcPr>
            <w:tcW w:w="236" w:type="dxa"/>
          </w:tcPr>
          <w:p w14:paraId="21FA6863"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tcPr>
          <w:p w14:paraId="1E837303" w14:textId="1E12A51E"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lang w:val="en-US"/>
              </w:rPr>
              <w:t>165,</w:t>
            </w:r>
            <w:r w:rsidRPr="00CD79E2">
              <w:rPr>
                <w:rFonts w:cs="Times New Roman"/>
                <w:bCs/>
                <w:sz w:val="18"/>
                <w:szCs w:val="18"/>
              </w:rPr>
              <w:t>198</w:t>
            </w:r>
          </w:p>
        </w:tc>
        <w:tc>
          <w:tcPr>
            <w:tcW w:w="270" w:type="dxa"/>
          </w:tcPr>
          <w:p w14:paraId="33DFF3C9"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31983A9D" w14:textId="791E2CD6"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r w:rsidRPr="00CD79E2">
              <w:rPr>
                <w:rFonts w:cs="Times New Roman"/>
                <w:bCs/>
                <w:sz w:val="18"/>
                <w:szCs w:val="18"/>
              </w:rPr>
              <w:t>-</w:t>
            </w:r>
          </w:p>
        </w:tc>
        <w:tc>
          <w:tcPr>
            <w:tcW w:w="236" w:type="dxa"/>
          </w:tcPr>
          <w:p w14:paraId="380D75A6"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tcPr>
          <w:p w14:paraId="77672842" w14:textId="5E9ECA85"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r w:rsidRPr="00CD79E2">
              <w:rPr>
                <w:rFonts w:cs="Times New Roman"/>
                <w:bCs/>
                <w:sz w:val="18"/>
                <w:szCs w:val="18"/>
                <w:lang w:val="en-US"/>
              </w:rPr>
              <w:t>165,</w:t>
            </w:r>
            <w:r w:rsidRPr="00CD79E2">
              <w:rPr>
                <w:rFonts w:cs="Times New Roman"/>
                <w:bCs/>
                <w:sz w:val="18"/>
                <w:szCs w:val="18"/>
              </w:rPr>
              <w:t>198</w:t>
            </w:r>
          </w:p>
        </w:tc>
        <w:tc>
          <w:tcPr>
            <w:tcW w:w="270" w:type="dxa"/>
          </w:tcPr>
          <w:p w14:paraId="4B806CB4"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18D711A1" w14:textId="13B001B5"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r w:rsidRPr="00CD79E2">
              <w:rPr>
                <w:rFonts w:cs="Times New Roman"/>
                <w:bCs/>
                <w:sz w:val="18"/>
                <w:szCs w:val="18"/>
              </w:rPr>
              <w:t>-</w:t>
            </w:r>
          </w:p>
        </w:tc>
        <w:tc>
          <w:tcPr>
            <w:tcW w:w="236" w:type="dxa"/>
          </w:tcPr>
          <w:p w14:paraId="0DCC17F8"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69C04DB2" w14:textId="0ADACA6C"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r w:rsidRPr="00CD79E2">
              <w:rPr>
                <w:rFonts w:cs="Times New Roman"/>
                <w:bCs/>
                <w:sz w:val="18"/>
                <w:szCs w:val="18"/>
                <w:lang w:val="en-US"/>
              </w:rPr>
              <w:t>165,</w:t>
            </w:r>
            <w:r w:rsidRPr="00CD79E2">
              <w:rPr>
                <w:rFonts w:cs="Times New Roman"/>
                <w:bCs/>
                <w:sz w:val="18"/>
                <w:szCs w:val="18"/>
              </w:rPr>
              <w:t>198</w:t>
            </w:r>
          </w:p>
        </w:tc>
      </w:tr>
      <w:tr w:rsidR="00D82F19" w:rsidRPr="00BD0CED" w14:paraId="47D6C332" w14:textId="77777777">
        <w:trPr>
          <w:cantSplit/>
          <w:trHeight w:val="209"/>
        </w:trPr>
        <w:tc>
          <w:tcPr>
            <w:tcW w:w="2880" w:type="dxa"/>
            <w:vAlign w:val="bottom"/>
          </w:tcPr>
          <w:p w14:paraId="500366AC" w14:textId="06944CBB" w:rsidR="00D82F19" w:rsidRPr="00BD0CED" w:rsidRDefault="00D82F19" w:rsidP="00D82F19">
            <w:pPr>
              <w:rPr>
                <w:rFonts w:cs="Times New Roman"/>
                <w:b/>
                <w:bCs/>
                <w:sz w:val="18"/>
                <w:szCs w:val="18"/>
                <w:lang w:bidi="th-TH"/>
              </w:rPr>
            </w:pPr>
            <w:r w:rsidRPr="00BD0CED">
              <w:rPr>
                <w:rFonts w:cs="Times New Roman"/>
                <w:sz w:val="18"/>
                <w:szCs w:val="18"/>
              </w:rPr>
              <w:t>Debt issued and borrowings</w:t>
            </w:r>
          </w:p>
        </w:tc>
        <w:tc>
          <w:tcPr>
            <w:tcW w:w="450" w:type="dxa"/>
            <w:vAlign w:val="bottom"/>
          </w:tcPr>
          <w:p w14:paraId="2D86BFA2" w14:textId="02505DF5" w:rsidR="00D82F19" w:rsidRPr="00514084" w:rsidRDefault="00D82F19" w:rsidP="00D82F19">
            <w:pPr>
              <w:spacing w:line="220" w:lineRule="exact"/>
              <w:ind w:left="-472" w:right="-462"/>
              <w:jc w:val="center"/>
              <w:rPr>
                <w:rFonts w:cs="Times New Roman"/>
                <w:i/>
                <w:iCs/>
                <w:sz w:val="18"/>
                <w:szCs w:val="18"/>
              </w:rPr>
            </w:pPr>
            <w:r w:rsidRPr="00F77D24">
              <w:rPr>
                <w:rFonts w:cs="Times New Roman"/>
                <w:i/>
                <w:iCs/>
                <w:sz w:val="18"/>
                <w:szCs w:val="18"/>
              </w:rPr>
              <w:t>21</w:t>
            </w:r>
          </w:p>
        </w:tc>
        <w:tc>
          <w:tcPr>
            <w:tcW w:w="1080" w:type="dxa"/>
          </w:tcPr>
          <w:p w14:paraId="257279F4" w14:textId="60312012" w:rsidR="00D82F19" w:rsidRPr="00CD79E2" w:rsidRDefault="00D82F19" w:rsidP="00D82F19">
            <w:pPr>
              <w:pStyle w:val="acctfourfigures"/>
              <w:tabs>
                <w:tab w:val="clear" w:pos="765"/>
                <w:tab w:val="decimal" w:pos="880"/>
              </w:tabs>
              <w:spacing w:line="220" w:lineRule="exact"/>
              <w:ind w:left="-14" w:right="-180"/>
              <w:rPr>
                <w:rFonts w:cs="Times New Roman"/>
                <w:bCs/>
                <w:sz w:val="18"/>
                <w:szCs w:val="18"/>
              </w:rPr>
            </w:pPr>
            <w:r w:rsidRPr="00CD79E2">
              <w:rPr>
                <w:rFonts w:cs="Times New Roman"/>
                <w:bCs/>
                <w:sz w:val="18"/>
                <w:szCs w:val="18"/>
                <w:lang w:val="en-US"/>
              </w:rPr>
              <w:t>-</w:t>
            </w:r>
          </w:p>
        </w:tc>
        <w:tc>
          <w:tcPr>
            <w:tcW w:w="236" w:type="dxa"/>
          </w:tcPr>
          <w:p w14:paraId="33BD3FC9"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024" w:type="dxa"/>
          </w:tcPr>
          <w:p w14:paraId="7E44DA0F" w14:textId="57A848DA" w:rsidR="00D82F19" w:rsidRPr="00CD79E2" w:rsidRDefault="00D82F19" w:rsidP="00D82F19">
            <w:pPr>
              <w:pStyle w:val="acctfourfigures"/>
              <w:tabs>
                <w:tab w:val="clear" w:pos="765"/>
                <w:tab w:val="decimal" w:pos="735"/>
              </w:tabs>
              <w:spacing w:line="220" w:lineRule="exact"/>
              <w:ind w:left="-135" w:right="-108"/>
              <w:rPr>
                <w:rFonts w:cs="Times New Roman"/>
                <w:bCs/>
                <w:sz w:val="18"/>
                <w:szCs w:val="18"/>
                <w:rtl/>
                <w:cs/>
              </w:rPr>
            </w:pPr>
            <w:r w:rsidRPr="00CD79E2">
              <w:rPr>
                <w:rFonts w:cs="Times New Roman"/>
                <w:bCs/>
                <w:sz w:val="18"/>
                <w:szCs w:val="18"/>
                <w:lang w:val="en-US" w:bidi="th-TH"/>
              </w:rPr>
              <w:t>-</w:t>
            </w:r>
          </w:p>
        </w:tc>
        <w:tc>
          <w:tcPr>
            <w:tcW w:w="270" w:type="dxa"/>
          </w:tcPr>
          <w:p w14:paraId="326E5BB3"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990" w:type="dxa"/>
            <w:vAlign w:val="bottom"/>
          </w:tcPr>
          <w:p w14:paraId="4EC0AB62" w14:textId="6DFFBCC4" w:rsidR="00D82F19" w:rsidRPr="00CD79E2" w:rsidRDefault="00D82F19" w:rsidP="00D82F19">
            <w:pPr>
              <w:pStyle w:val="acctfourfigures"/>
              <w:tabs>
                <w:tab w:val="clear" w:pos="765"/>
                <w:tab w:val="decimal" w:pos="795"/>
              </w:tabs>
              <w:spacing w:line="220" w:lineRule="exact"/>
              <w:ind w:left="-135" w:right="-108"/>
              <w:rPr>
                <w:rFonts w:cs="Times New Roman"/>
                <w:bCs/>
                <w:sz w:val="18"/>
                <w:szCs w:val="18"/>
                <w:rtl/>
                <w:cs/>
              </w:rPr>
            </w:pPr>
            <w:r w:rsidRPr="00CD79E2">
              <w:rPr>
                <w:rFonts w:cs="Times New Roman"/>
                <w:bCs/>
                <w:sz w:val="18"/>
                <w:szCs w:val="18"/>
                <w:lang w:val="en-US"/>
              </w:rPr>
              <w:t>-</w:t>
            </w:r>
          </w:p>
        </w:tc>
        <w:tc>
          <w:tcPr>
            <w:tcW w:w="236" w:type="dxa"/>
            <w:vAlign w:val="bottom"/>
          </w:tcPr>
          <w:p w14:paraId="507BA1C5"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tl/>
                <w:cs/>
              </w:rPr>
            </w:pPr>
          </w:p>
        </w:tc>
        <w:tc>
          <w:tcPr>
            <w:tcW w:w="1114" w:type="dxa"/>
            <w:vAlign w:val="bottom"/>
          </w:tcPr>
          <w:p w14:paraId="31F9F43C" w14:textId="06F9A8C9"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lang w:bidi="th-TH"/>
              </w:rPr>
              <w:t>2,635,669</w:t>
            </w:r>
          </w:p>
        </w:tc>
        <w:tc>
          <w:tcPr>
            <w:tcW w:w="236" w:type="dxa"/>
          </w:tcPr>
          <w:p w14:paraId="5D1B6A53"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vAlign w:val="bottom"/>
          </w:tcPr>
          <w:p w14:paraId="7FCAEBC2" w14:textId="32CCEAFB" w:rsidR="00D82F19" w:rsidRPr="00CD79E2" w:rsidRDefault="00D82F19" w:rsidP="00D82F19">
            <w:pPr>
              <w:pStyle w:val="acctfourfigures"/>
              <w:tabs>
                <w:tab w:val="clear" w:pos="765"/>
                <w:tab w:val="decimal" w:pos="893"/>
              </w:tabs>
              <w:spacing w:line="220" w:lineRule="exact"/>
              <w:ind w:left="-135" w:right="-108"/>
              <w:rPr>
                <w:rFonts w:cs="Times New Roman"/>
                <w:bCs/>
                <w:sz w:val="18"/>
                <w:szCs w:val="18"/>
              </w:rPr>
            </w:pPr>
            <w:r w:rsidRPr="00CD79E2">
              <w:rPr>
                <w:rFonts w:cs="Times New Roman"/>
                <w:bCs/>
                <w:sz w:val="18"/>
                <w:szCs w:val="18"/>
                <w:lang w:bidi="th-TH"/>
              </w:rPr>
              <w:t>2,635,669</w:t>
            </w:r>
          </w:p>
        </w:tc>
        <w:tc>
          <w:tcPr>
            <w:tcW w:w="270" w:type="dxa"/>
          </w:tcPr>
          <w:p w14:paraId="26C36A1D"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31CA9F19" w14:textId="7A5F6F5B" w:rsidR="00D82F19" w:rsidRPr="00CD79E2" w:rsidRDefault="00D82F19" w:rsidP="00D82F19">
            <w:pPr>
              <w:pStyle w:val="acctfourfigures"/>
              <w:tabs>
                <w:tab w:val="clear" w:pos="765"/>
                <w:tab w:val="decimal" w:pos="795"/>
              </w:tabs>
              <w:spacing w:line="220" w:lineRule="exact"/>
              <w:ind w:left="-14" w:right="-180"/>
              <w:rPr>
                <w:rFonts w:cs="Times New Roman"/>
                <w:bCs/>
                <w:sz w:val="18"/>
                <w:szCs w:val="18"/>
              </w:rPr>
            </w:pPr>
            <w:r w:rsidRPr="00CD79E2">
              <w:rPr>
                <w:rFonts w:cs="Times New Roman"/>
                <w:bCs/>
                <w:sz w:val="18"/>
                <w:szCs w:val="18"/>
              </w:rPr>
              <w:t>-</w:t>
            </w:r>
          </w:p>
        </w:tc>
        <w:tc>
          <w:tcPr>
            <w:tcW w:w="236" w:type="dxa"/>
          </w:tcPr>
          <w:p w14:paraId="45463D46"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tcPr>
          <w:p w14:paraId="32A9934D" w14:textId="3A3FDD89" w:rsidR="00D82F19" w:rsidRPr="00CD79E2" w:rsidRDefault="00D82F19" w:rsidP="00D82F19">
            <w:pPr>
              <w:pStyle w:val="acctfourfigures"/>
              <w:tabs>
                <w:tab w:val="clear" w:pos="765"/>
                <w:tab w:val="decimal" w:pos="907"/>
              </w:tabs>
              <w:spacing w:line="220" w:lineRule="exact"/>
              <w:ind w:left="-135" w:right="-108"/>
              <w:rPr>
                <w:rFonts w:cs="Times New Roman"/>
                <w:bCs/>
                <w:sz w:val="18"/>
                <w:szCs w:val="18"/>
              </w:rPr>
            </w:pPr>
            <w:r w:rsidRPr="00CD79E2">
              <w:rPr>
                <w:rFonts w:cs="Times New Roman"/>
                <w:bCs/>
                <w:sz w:val="18"/>
                <w:szCs w:val="18"/>
              </w:rPr>
              <w:t>-</w:t>
            </w:r>
          </w:p>
        </w:tc>
        <w:tc>
          <w:tcPr>
            <w:tcW w:w="270" w:type="dxa"/>
          </w:tcPr>
          <w:p w14:paraId="2E84C7E4"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080" w:type="dxa"/>
          </w:tcPr>
          <w:p w14:paraId="36F54447" w14:textId="3F22A4C4" w:rsidR="00D82F19" w:rsidRPr="00CD79E2" w:rsidRDefault="00D82F19" w:rsidP="00D82F19">
            <w:pPr>
              <w:pStyle w:val="acctfourfigures"/>
              <w:tabs>
                <w:tab w:val="clear" w:pos="765"/>
                <w:tab w:val="decimal" w:pos="878"/>
              </w:tabs>
              <w:spacing w:line="220" w:lineRule="exact"/>
              <w:ind w:left="-14" w:right="-180"/>
              <w:rPr>
                <w:rFonts w:cs="Times New Roman"/>
                <w:bCs/>
                <w:sz w:val="18"/>
                <w:szCs w:val="18"/>
              </w:rPr>
            </w:pPr>
            <w:r w:rsidRPr="00CD79E2">
              <w:rPr>
                <w:rFonts w:cs="Times New Roman"/>
                <w:bCs/>
                <w:sz w:val="18"/>
                <w:szCs w:val="18"/>
                <w:lang w:val="en-US"/>
              </w:rPr>
              <w:t>2,597,1</w:t>
            </w:r>
            <w:r w:rsidRPr="00CD79E2">
              <w:rPr>
                <w:rFonts w:cs="Times New Roman"/>
                <w:bCs/>
                <w:sz w:val="18"/>
                <w:szCs w:val="18"/>
              </w:rPr>
              <w:t>92</w:t>
            </w:r>
          </w:p>
        </w:tc>
        <w:tc>
          <w:tcPr>
            <w:tcW w:w="236" w:type="dxa"/>
          </w:tcPr>
          <w:p w14:paraId="7A493872" w14:textId="77777777" w:rsidR="00D82F19" w:rsidRPr="00CD79E2" w:rsidRDefault="00D82F19" w:rsidP="00D82F19">
            <w:pPr>
              <w:pStyle w:val="acctfourfigures"/>
              <w:tabs>
                <w:tab w:val="clear" w:pos="765"/>
                <w:tab w:val="decimal" w:pos="856"/>
              </w:tabs>
              <w:spacing w:line="220" w:lineRule="exact"/>
              <w:ind w:left="-14" w:right="-180"/>
              <w:rPr>
                <w:rFonts w:cs="Times New Roman"/>
                <w:bCs/>
                <w:sz w:val="18"/>
                <w:szCs w:val="18"/>
              </w:rPr>
            </w:pPr>
          </w:p>
        </w:tc>
        <w:tc>
          <w:tcPr>
            <w:tcW w:w="1114" w:type="dxa"/>
            <w:gridSpan w:val="2"/>
          </w:tcPr>
          <w:p w14:paraId="660779C1" w14:textId="2F17BE6F" w:rsidR="00D82F19" w:rsidRPr="00CD79E2" w:rsidRDefault="00D82F19" w:rsidP="00D82F19">
            <w:pPr>
              <w:pStyle w:val="acctfourfigures"/>
              <w:tabs>
                <w:tab w:val="clear" w:pos="765"/>
                <w:tab w:val="decimal" w:pos="822"/>
              </w:tabs>
              <w:spacing w:line="220" w:lineRule="exact"/>
              <w:ind w:left="-117" w:right="-90"/>
              <w:rPr>
                <w:rFonts w:cs="Times New Roman"/>
                <w:bCs/>
                <w:sz w:val="18"/>
                <w:szCs w:val="18"/>
              </w:rPr>
            </w:pPr>
            <w:r w:rsidRPr="00CD79E2">
              <w:rPr>
                <w:rFonts w:cs="Times New Roman"/>
                <w:bCs/>
                <w:sz w:val="18"/>
                <w:szCs w:val="18"/>
                <w:lang w:val="en-US"/>
              </w:rPr>
              <w:t>2,597,1</w:t>
            </w:r>
            <w:r w:rsidRPr="00CD79E2">
              <w:rPr>
                <w:rFonts w:cs="Times New Roman"/>
                <w:bCs/>
                <w:sz w:val="18"/>
                <w:szCs w:val="18"/>
              </w:rPr>
              <w:t>92</w:t>
            </w:r>
          </w:p>
        </w:tc>
      </w:tr>
    </w:tbl>
    <w:p w14:paraId="3AEC258F" w14:textId="77777777" w:rsidR="00514084" w:rsidRDefault="00514084"/>
    <w:p w14:paraId="37ACC5A4" w14:textId="7B741240" w:rsidR="002D1C7D" w:rsidRPr="00C71F24" w:rsidRDefault="00514084" w:rsidP="00514084">
      <w:pPr>
        <w:rPr>
          <w:rFonts w:cs="Times New Roman"/>
          <w:b/>
          <w:bCs/>
        </w:rPr>
      </w:pPr>
      <w:r>
        <w:br w:type="page"/>
      </w:r>
    </w:p>
    <w:p w14:paraId="63DB8878" w14:textId="6E05ACA9" w:rsidR="002D1C7D" w:rsidRPr="0012708E" w:rsidRDefault="002D1C7D" w:rsidP="00A577E8">
      <w:pPr>
        <w:tabs>
          <w:tab w:val="left" w:pos="540"/>
          <w:tab w:val="left" w:pos="9360"/>
        </w:tabs>
        <w:spacing w:line="240" w:lineRule="atLeast"/>
        <w:ind w:right="9"/>
        <w:jc w:val="thaiDistribute"/>
        <w:rPr>
          <w:rFonts w:cs="Times New Roman"/>
          <w:b/>
          <w:bCs/>
        </w:rPr>
        <w:sectPr w:rsidR="002D1C7D" w:rsidRPr="0012708E" w:rsidSect="009D7C55">
          <w:headerReference w:type="first" r:id="rId16"/>
          <w:footerReference w:type="first" r:id="rId17"/>
          <w:pgSz w:w="16840" w:h="11907" w:orient="landscape" w:code="9"/>
          <w:pgMar w:top="691" w:right="1152" w:bottom="576" w:left="1152" w:header="720" w:footer="720" w:gutter="0"/>
          <w:cols w:space="720"/>
          <w:titlePg/>
          <w:docGrid w:linePitch="299"/>
        </w:sectPr>
      </w:pPr>
    </w:p>
    <w:p w14:paraId="14B0597C" w14:textId="77777777" w:rsidR="00BD2289" w:rsidRPr="0012708E" w:rsidRDefault="00BD2289" w:rsidP="00BD2289">
      <w:pPr>
        <w:rPr>
          <w:rFonts w:cs="Times New Roman"/>
          <w:sz w:val="2"/>
          <w:szCs w:val="2"/>
        </w:rPr>
      </w:pPr>
    </w:p>
    <w:p w14:paraId="0E268379" w14:textId="77777777" w:rsidR="00BD2289" w:rsidRPr="0012708E" w:rsidRDefault="00BD2289" w:rsidP="00BD2289">
      <w:pPr>
        <w:tabs>
          <w:tab w:val="left" w:pos="9630"/>
        </w:tabs>
        <w:spacing w:line="240" w:lineRule="atLeast"/>
        <w:ind w:left="540"/>
        <w:jc w:val="thaiDistribute"/>
        <w:rPr>
          <w:rFonts w:cs="Times New Roman"/>
          <w:b/>
          <w:bCs/>
          <w:i/>
          <w:iCs/>
          <w:noProof/>
          <w:szCs w:val="22"/>
          <w:lang w:bidi="th-TH"/>
        </w:rPr>
      </w:pPr>
      <w:r w:rsidRPr="0012708E">
        <w:rPr>
          <w:rFonts w:cs="Times New Roman"/>
          <w:b/>
          <w:bCs/>
          <w:i/>
          <w:iCs/>
          <w:noProof/>
          <w:szCs w:val="22"/>
          <w:lang w:bidi="th-TH"/>
        </w:rPr>
        <w:t>Valuation techniques and significant unobservable inputs</w:t>
      </w:r>
    </w:p>
    <w:p w14:paraId="768E7951"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p w14:paraId="52D119C0" w14:textId="5FCA83C5" w:rsidR="00BD2289" w:rsidRPr="0012708E" w:rsidRDefault="00BD2289" w:rsidP="00BD2289">
      <w:pPr>
        <w:tabs>
          <w:tab w:val="left" w:pos="9630"/>
        </w:tabs>
        <w:spacing w:line="240" w:lineRule="atLeast"/>
        <w:ind w:left="540"/>
        <w:jc w:val="thaiDistribute"/>
        <w:rPr>
          <w:rFonts w:cs="Times New Roman"/>
          <w:noProof/>
          <w:szCs w:val="22"/>
          <w:lang w:bidi="th-TH"/>
        </w:rPr>
      </w:pPr>
      <w:r w:rsidRPr="0012708E">
        <w:rPr>
          <w:rFonts w:cs="Times New Roman"/>
          <w:noProof/>
          <w:szCs w:val="22"/>
          <w:lang w:bidi="th-TH"/>
        </w:rPr>
        <w:t>The following tables show the valuation techniques</w:t>
      </w:r>
      <w:r w:rsidR="00060540">
        <w:rPr>
          <w:rFonts w:cs="Times New Roman"/>
          <w:noProof/>
          <w:szCs w:val="22"/>
          <w:lang w:bidi="th-TH"/>
        </w:rPr>
        <w:t xml:space="preserve"> and significant unobservable inputs which are</w:t>
      </w:r>
      <w:r w:rsidRPr="0012708E">
        <w:rPr>
          <w:rFonts w:cs="Times New Roman"/>
          <w:noProof/>
          <w:szCs w:val="22"/>
          <w:lang w:bidi="th-TH"/>
        </w:rPr>
        <w:t xml:space="preserve"> used in measuring Level 3 fair values for financial instruments measured at fair value in the statement of financial position</w:t>
      </w:r>
      <w:r w:rsidR="00CE5140">
        <w:rPr>
          <w:rFonts w:cs="Times New Roman"/>
          <w:noProof/>
          <w:szCs w:val="22"/>
          <w:lang w:bidi="th-TH"/>
        </w:rPr>
        <w:t>.</w:t>
      </w:r>
    </w:p>
    <w:p w14:paraId="36390592"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tbl>
      <w:tblPr>
        <w:tblStyle w:val="TableGrid"/>
        <w:tblW w:w="949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700"/>
        <w:gridCol w:w="3360"/>
      </w:tblGrid>
      <w:tr w:rsidR="00BD2289" w:rsidRPr="0012708E" w14:paraId="214583C6" w14:textId="77777777" w:rsidTr="00D912E0">
        <w:tc>
          <w:tcPr>
            <w:tcW w:w="3438" w:type="dxa"/>
          </w:tcPr>
          <w:p w14:paraId="771A2FB4" w14:textId="2755998A" w:rsidR="006F2DEC" w:rsidRPr="0012708E" w:rsidRDefault="007D14FF" w:rsidP="006F2DEC">
            <w:pPr>
              <w:tabs>
                <w:tab w:val="left" w:pos="9630"/>
              </w:tabs>
              <w:spacing w:line="240" w:lineRule="atLeast"/>
              <w:rPr>
                <w:rFonts w:cs="Times New Roman"/>
                <w:b/>
                <w:bCs/>
                <w:noProof/>
                <w:szCs w:val="22"/>
                <w:lang w:bidi="th-TH"/>
              </w:rPr>
            </w:pPr>
            <w:r w:rsidRPr="0012708E">
              <w:rPr>
                <w:rFonts w:cs="Times New Roman"/>
                <w:b/>
                <w:bCs/>
                <w:noProof/>
                <w:szCs w:val="22"/>
                <w:lang w:bidi="th-TH"/>
              </w:rPr>
              <w:t xml:space="preserve">Financial instruments </w:t>
            </w:r>
          </w:p>
          <w:p w14:paraId="44977014" w14:textId="675969CB" w:rsidR="00BD2289" w:rsidRPr="0012708E" w:rsidRDefault="006F2DEC">
            <w:pPr>
              <w:tabs>
                <w:tab w:val="left" w:pos="9630"/>
              </w:tabs>
              <w:spacing w:line="240" w:lineRule="atLeast"/>
              <w:rPr>
                <w:rFonts w:cs="Times New Roman"/>
                <w:b/>
                <w:bCs/>
                <w:noProof/>
                <w:szCs w:val="22"/>
                <w:lang w:bidi="th-TH"/>
              </w:rPr>
            </w:pPr>
            <w:r w:rsidRPr="0012708E">
              <w:rPr>
                <w:rFonts w:cs="Times New Roman"/>
                <w:b/>
                <w:bCs/>
                <w:noProof/>
                <w:szCs w:val="22"/>
                <w:cs/>
                <w:lang w:bidi="th-TH"/>
              </w:rPr>
              <w:t xml:space="preserve">   </w:t>
            </w:r>
            <w:r w:rsidR="00426387" w:rsidRPr="0012708E">
              <w:rPr>
                <w:rFonts w:cs="Times New Roman"/>
                <w:b/>
                <w:bCs/>
                <w:noProof/>
                <w:szCs w:val="22"/>
                <w:lang w:bidi="th-TH"/>
              </w:rPr>
              <w:t>m</w:t>
            </w:r>
            <w:r w:rsidR="007D14FF" w:rsidRPr="0012708E">
              <w:rPr>
                <w:rFonts w:cs="Times New Roman"/>
                <w:b/>
                <w:bCs/>
                <w:noProof/>
                <w:szCs w:val="22"/>
                <w:lang w:bidi="th-TH"/>
              </w:rPr>
              <w:t>easured</w:t>
            </w:r>
            <w:r w:rsidRPr="0012708E">
              <w:rPr>
                <w:rFonts w:cs="Times New Roman"/>
                <w:b/>
                <w:bCs/>
                <w:noProof/>
                <w:szCs w:val="22"/>
                <w:cs/>
                <w:lang w:bidi="th-TH"/>
              </w:rPr>
              <w:t xml:space="preserve"> </w:t>
            </w:r>
            <w:r w:rsidR="007D14FF" w:rsidRPr="0012708E">
              <w:rPr>
                <w:rFonts w:cs="Times New Roman"/>
                <w:b/>
                <w:bCs/>
                <w:noProof/>
                <w:szCs w:val="22"/>
                <w:lang w:bidi="th-TH"/>
              </w:rPr>
              <w:t xml:space="preserve">at fair value </w:t>
            </w:r>
          </w:p>
        </w:tc>
        <w:tc>
          <w:tcPr>
            <w:tcW w:w="2700" w:type="dxa"/>
          </w:tcPr>
          <w:p w14:paraId="00B39865" w14:textId="77777777" w:rsidR="00BD2289" w:rsidRPr="0012708E" w:rsidRDefault="00BD2289" w:rsidP="00DA0700">
            <w:pPr>
              <w:tabs>
                <w:tab w:val="left" w:pos="9630"/>
              </w:tabs>
              <w:spacing w:line="240" w:lineRule="atLeast"/>
              <w:rPr>
                <w:rFonts w:cs="Times New Roman"/>
                <w:b/>
                <w:bCs/>
                <w:noProof/>
                <w:szCs w:val="22"/>
                <w:lang w:bidi="th-TH"/>
              </w:rPr>
            </w:pPr>
            <w:r w:rsidRPr="0012708E">
              <w:rPr>
                <w:rFonts w:cs="Times New Roman"/>
                <w:b/>
                <w:bCs/>
                <w:noProof/>
                <w:szCs w:val="22"/>
                <w:lang w:bidi="th-TH"/>
              </w:rPr>
              <w:t>Valuation technique</w:t>
            </w:r>
          </w:p>
        </w:tc>
        <w:tc>
          <w:tcPr>
            <w:tcW w:w="3360" w:type="dxa"/>
          </w:tcPr>
          <w:p w14:paraId="04EA081A" w14:textId="77777777" w:rsidR="00BD2289" w:rsidRPr="0012708E" w:rsidRDefault="00BD2289" w:rsidP="00DA0700">
            <w:pPr>
              <w:tabs>
                <w:tab w:val="left" w:pos="9630"/>
              </w:tabs>
              <w:spacing w:line="240" w:lineRule="atLeast"/>
              <w:rPr>
                <w:rFonts w:cs="Times New Roman"/>
                <w:b/>
                <w:bCs/>
                <w:noProof/>
                <w:szCs w:val="22"/>
                <w:lang w:bidi="th-TH"/>
              </w:rPr>
            </w:pPr>
            <w:r w:rsidRPr="0012708E">
              <w:rPr>
                <w:rFonts w:cs="Times New Roman"/>
                <w:b/>
                <w:bCs/>
                <w:noProof/>
                <w:szCs w:val="22"/>
                <w:lang w:bidi="th-TH"/>
              </w:rPr>
              <w:t>Significant unobservable inputs</w:t>
            </w:r>
          </w:p>
        </w:tc>
      </w:tr>
      <w:tr w:rsidR="00BD2289" w:rsidRPr="0012708E" w14:paraId="0E52EF5D" w14:textId="77777777" w:rsidTr="00D912E0">
        <w:tc>
          <w:tcPr>
            <w:tcW w:w="3438" w:type="dxa"/>
          </w:tcPr>
          <w:p w14:paraId="14D71CAF" w14:textId="77777777" w:rsidR="00BD2289" w:rsidRPr="0012708E" w:rsidRDefault="00BD2289"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Investments in equity instruments</w:t>
            </w:r>
          </w:p>
        </w:tc>
        <w:tc>
          <w:tcPr>
            <w:tcW w:w="2700" w:type="dxa"/>
          </w:tcPr>
          <w:p w14:paraId="1B741202" w14:textId="77777777" w:rsidR="00BD2289" w:rsidRPr="0012708E" w:rsidRDefault="00BD2289"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Net asset value</w:t>
            </w:r>
          </w:p>
        </w:tc>
        <w:tc>
          <w:tcPr>
            <w:tcW w:w="3360" w:type="dxa"/>
          </w:tcPr>
          <w:p w14:paraId="4EE3A58D" w14:textId="77777777" w:rsidR="00BD2289" w:rsidRPr="0012708E" w:rsidRDefault="00BD2289"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Net asset value</w:t>
            </w:r>
          </w:p>
        </w:tc>
      </w:tr>
      <w:tr w:rsidR="00365EE6" w:rsidRPr="0012708E" w14:paraId="406DEFC8" w14:textId="77777777" w:rsidTr="00D912E0">
        <w:tc>
          <w:tcPr>
            <w:tcW w:w="3438" w:type="dxa"/>
          </w:tcPr>
          <w:p w14:paraId="282D4C1B" w14:textId="7DB2D2C6" w:rsidR="00365EE6" w:rsidRPr="0012708E" w:rsidRDefault="00365EE6" w:rsidP="00DA0700">
            <w:pPr>
              <w:tabs>
                <w:tab w:val="left" w:pos="9630"/>
              </w:tabs>
              <w:spacing w:line="240" w:lineRule="atLeast"/>
              <w:jc w:val="thaiDistribute"/>
              <w:rPr>
                <w:rFonts w:cs="Times New Roman"/>
                <w:noProof/>
                <w:szCs w:val="22"/>
                <w:lang w:bidi="th-TH"/>
              </w:rPr>
            </w:pPr>
            <w:r>
              <w:rPr>
                <w:rFonts w:cs="Times New Roman"/>
                <w:noProof/>
                <w:szCs w:val="22"/>
                <w:lang w:bidi="th-TH"/>
              </w:rPr>
              <w:t>Debt issued and borrowings</w:t>
            </w:r>
          </w:p>
        </w:tc>
        <w:tc>
          <w:tcPr>
            <w:tcW w:w="2700" w:type="dxa"/>
          </w:tcPr>
          <w:p w14:paraId="6CCD5FC7" w14:textId="09B66742" w:rsidR="00365EE6" w:rsidRPr="0012708E" w:rsidRDefault="00365EE6" w:rsidP="00DA0700">
            <w:pPr>
              <w:tabs>
                <w:tab w:val="left" w:pos="9630"/>
              </w:tabs>
              <w:spacing w:line="240" w:lineRule="atLeast"/>
              <w:jc w:val="thaiDistribute"/>
              <w:rPr>
                <w:rFonts w:cs="Times New Roman"/>
                <w:noProof/>
                <w:szCs w:val="22"/>
                <w:lang w:bidi="th-TH"/>
              </w:rPr>
            </w:pPr>
            <w:r>
              <w:rPr>
                <w:rFonts w:cs="Times New Roman"/>
                <w:noProof/>
                <w:szCs w:val="22"/>
                <w:lang w:bidi="th-TH"/>
              </w:rPr>
              <w:t>Discounted cash flows</w:t>
            </w:r>
          </w:p>
        </w:tc>
        <w:tc>
          <w:tcPr>
            <w:tcW w:w="3360" w:type="dxa"/>
          </w:tcPr>
          <w:p w14:paraId="1DE0496F" w14:textId="2E4E5243" w:rsidR="00365EE6" w:rsidRPr="0012708E" w:rsidRDefault="00365EE6" w:rsidP="00DA0700">
            <w:pPr>
              <w:tabs>
                <w:tab w:val="left" w:pos="9630"/>
              </w:tabs>
              <w:spacing w:line="240" w:lineRule="atLeast"/>
              <w:jc w:val="thaiDistribute"/>
              <w:rPr>
                <w:rFonts w:cs="Times New Roman"/>
                <w:noProof/>
                <w:szCs w:val="22"/>
                <w:lang w:bidi="th-TH"/>
              </w:rPr>
            </w:pPr>
            <w:r>
              <w:rPr>
                <w:rFonts w:cs="Times New Roman"/>
                <w:noProof/>
                <w:szCs w:val="22"/>
                <w:lang w:bidi="th-TH"/>
              </w:rPr>
              <w:t>Discount rate</w:t>
            </w:r>
          </w:p>
        </w:tc>
      </w:tr>
    </w:tbl>
    <w:p w14:paraId="1EB56DCC"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p w14:paraId="3141E8A0" w14:textId="52EC8497" w:rsidR="00BD2289" w:rsidRPr="0012708E" w:rsidRDefault="00BD2289" w:rsidP="00BD2289">
      <w:pPr>
        <w:tabs>
          <w:tab w:val="left" w:pos="9630"/>
        </w:tabs>
        <w:spacing w:line="240" w:lineRule="atLeast"/>
        <w:ind w:left="540"/>
        <w:jc w:val="thaiDistribute"/>
        <w:rPr>
          <w:rFonts w:cs="Times New Roman"/>
          <w:b/>
          <w:bCs/>
          <w:i/>
          <w:iCs/>
          <w:noProof/>
          <w:szCs w:val="22"/>
          <w:lang w:bidi="th-TH"/>
        </w:rPr>
      </w:pPr>
      <w:r w:rsidRPr="0012708E">
        <w:rPr>
          <w:rFonts w:cs="Times New Roman"/>
          <w:b/>
          <w:bCs/>
          <w:i/>
          <w:iCs/>
          <w:noProof/>
          <w:szCs w:val="22"/>
          <w:lang w:bidi="th-TH"/>
        </w:rPr>
        <w:t>Level 3 fair values</w:t>
      </w:r>
    </w:p>
    <w:p w14:paraId="488620D6"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p w14:paraId="5CA67BFF" w14:textId="77777777" w:rsidR="00BD2289" w:rsidRPr="0012708E" w:rsidRDefault="00BD2289" w:rsidP="00BD2289">
      <w:pPr>
        <w:tabs>
          <w:tab w:val="left" w:pos="9630"/>
        </w:tabs>
        <w:spacing w:line="240" w:lineRule="atLeast"/>
        <w:ind w:left="547"/>
        <w:jc w:val="thaiDistribute"/>
        <w:rPr>
          <w:rFonts w:cs="Times New Roman"/>
          <w:b/>
          <w:bCs/>
          <w:noProof/>
          <w:szCs w:val="22"/>
          <w:lang w:bidi="th-TH"/>
        </w:rPr>
      </w:pPr>
      <w:r w:rsidRPr="0012708E">
        <w:rPr>
          <w:rFonts w:cs="Times New Roman"/>
          <w:b/>
          <w:bCs/>
          <w:noProof/>
          <w:szCs w:val="22"/>
          <w:lang w:bidi="th-TH"/>
        </w:rPr>
        <w:t>Reconciliation of Level 3 fair values</w:t>
      </w:r>
    </w:p>
    <w:p w14:paraId="79EFBFB3" w14:textId="77777777" w:rsidR="00BD2289" w:rsidRPr="0012708E" w:rsidRDefault="00BD2289" w:rsidP="00BD2289">
      <w:pPr>
        <w:tabs>
          <w:tab w:val="left" w:pos="9630"/>
        </w:tabs>
        <w:spacing w:line="240" w:lineRule="atLeast"/>
        <w:ind w:left="547"/>
        <w:jc w:val="thaiDistribute"/>
        <w:rPr>
          <w:rFonts w:cs="Times New Roman"/>
          <w:noProof/>
          <w:szCs w:val="22"/>
          <w:lang w:bidi="th-TH"/>
        </w:rPr>
      </w:pPr>
    </w:p>
    <w:p w14:paraId="7D9A1C9A" w14:textId="140181EA" w:rsidR="00BD2289" w:rsidRDefault="00BD2289" w:rsidP="00BD2289">
      <w:pPr>
        <w:tabs>
          <w:tab w:val="left" w:pos="9630"/>
        </w:tabs>
        <w:spacing w:line="240" w:lineRule="atLeast"/>
        <w:ind w:left="547"/>
        <w:jc w:val="thaiDistribute"/>
        <w:rPr>
          <w:rFonts w:cs="Times New Roman"/>
          <w:noProof/>
          <w:szCs w:val="22"/>
          <w:lang w:bidi="th-TH"/>
        </w:rPr>
      </w:pPr>
      <w:r w:rsidRPr="0012708E">
        <w:rPr>
          <w:rFonts w:cs="Times New Roman"/>
          <w:noProof/>
          <w:spacing w:val="-2"/>
          <w:szCs w:val="22"/>
          <w:lang w:bidi="th-TH"/>
        </w:rPr>
        <w:t>The following table shows a reconciliation from the opening balances to the closing balances for Level</w:t>
      </w:r>
      <w:r w:rsidRPr="0012708E">
        <w:rPr>
          <w:rFonts w:cs="Times New Roman"/>
          <w:noProof/>
          <w:szCs w:val="22"/>
          <w:lang w:bidi="th-TH"/>
        </w:rPr>
        <w:t xml:space="preserve"> 3 fair values of </w:t>
      </w:r>
      <w:r w:rsidR="00B00930">
        <w:rPr>
          <w:rFonts w:cs="Times New Roman"/>
          <w:noProof/>
          <w:szCs w:val="22"/>
          <w:lang w:bidi="th-TH"/>
        </w:rPr>
        <w:t xml:space="preserve">financial assets measured at FVTPL and </w:t>
      </w:r>
      <w:r w:rsidRPr="0012708E">
        <w:rPr>
          <w:rFonts w:cs="Times New Roman"/>
          <w:noProof/>
          <w:szCs w:val="22"/>
          <w:lang w:bidi="th-TH"/>
        </w:rPr>
        <w:t>investments in equity instruments.</w:t>
      </w:r>
    </w:p>
    <w:p w14:paraId="4EB0EB2F" w14:textId="77777777" w:rsidR="000526BE" w:rsidRDefault="000526BE" w:rsidP="000526BE">
      <w:pPr>
        <w:tabs>
          <w:tab w:val="left" w:pos="9630"/>
        </w:tabs>
        <w:spacing w:line="240" w:lineRule="atLeast"/>
        <w:ind w:left="547"/>
        <w:jc w:val="thaiDistribute"/>
        <w:rPr>
          <w:rFonts w:cs="Times New Roman"/>
          <w:noProof/>
          <w:szCs w:val="22"/>
          <w:lang w:bidi="th-TH"/>
        </w:rPr>
      </w:pPr>
    </w:p>
    <w:tbl>
      <w:tblPr>
        <w:tblW w:w="9342" w:type="dxa"/>
        <w:tblInd w:w="468" w:type="dxa"/>
        <w:tblLayout w:type="fixed"/>
        <w:tblCellMar>
          <w:left w:w="115" w:type="dxa"/>
          <w:right w:w="115" w:type="dxa"/>
        </w:tblCellMar>
        <w:tblLook w:val="0000" w:firstRow="0" w:lastRow="0" w:firstColumn="0" w:lastColumn="0" w:noHBand="0" w:noVBand="0"/>
      </w:tblPr>
      <w:tblGrid>
        <w:gridCol w:w="3492"/>
        <w:gridCol w:w="1260"/>
        <w:gridCol w:w="270"/>
        <w:gridCol w:w="1260"/>
        <w:gridCol w:w="270"/>
        <w:gridCol w:w="1260"/>
        <w:gridCol w:w="270"/>
        <w:gridCol w:w="1260"/>
      </w:tblGrid>
      <w:tr w:rsidR="000526BE" w:rsidRPr="002D1F81" w14:paraId="7120FFDB" w14:textId="77777777">
        <w:trPr>
          <w:trHeight w:val="20"/>
          <w:tblHeader/>
        </w:trPr>
        <w:tc>
          <w:tcPr>
            <w:tcW w:w="3492" w:type="dxa"/>
          </w:tcPr>
          <w:p w14:paraId="743B59B7" w14:textId="77777777" w:rsidR="000526BE" w:rsidRPr="002D1F81" w:rsidRDefault="000526BE">
            <w:pPr>
              <w:pStyle w:val="Heading8"/>
              <w:tabs>
                <w:tab w:val="left" w:pos="240"/>
              </w:tabs>
              <w:spacing w:line="260" w:lineRule="atLeast"/>
              <w:ind w:right="-29"/>
              <w:rPr>
                <w:rFonts w:cs="Times New Roman"/>
                <w:b/>
                <w:bCs/>
                <w:i/>
                <w:iCs/>
                <w:szCs w:val="22"/>
                <w:lang w:eastAsia="en-US"/>
              </w:rPr>
            </w:pPr>
          </w:p>
        </w:tc>
        <w:tc>
          <w:tcPr>
            <w:tcW w:w="5850" w:type="dxa"/>
            <w:gridSpan w:val="7"/>
            <w:vAlign w:val="bottom"/>
          </w:tcPr>
          <w:p w14:paraId="23EDB40C" w14:textId="77777777" w:rsidR="000526BE" w:rsidRPr="002D1F81" w:rsidRDefault="000526BE">
            <w:pPr>
              <w:spacing w:line="260" w:lineRule="atLeast"/>
              <w:ind w:left="-108" w:right="-108"/>
              <w:jc w:val="center"/>
              <w:rPr>
                <w:rFonts w:cs="Times New Roman"/>
                <w:b/>
                <w:bCs/>
                <w:szCs w:val="22"/>
              </w:rPr>
            </w:pPr>
            <w:r w:rsidRPr="002D1F81">
              <w:rPr>
                <w:rFonts w:cs="Times New Roman"/>
                <w:b/>
                <w:bCs/>
                <w:szCs w:val="22"/>
              </w:rPr>
              <w:t>Consolidated and the Bank</w:t>
            </w:r>
          </w:p>
        </w:tc>
      </w:tr>
      <w:tr w:rsidR="000526BE" w:rsidRPr="002D1F81" w14:paraId="36F9C922" w14:textId="77777777">
        <w:trPr>
          <w:trHeight w:val="60"/>
          <w:tblHeader/>
        </w:trPr>
        <w:tc>
          <w:tcPr>
            <w:tcW w:w="3492" w:type="dxa"/>
          </w:tcPr>
          <w:p w14:paraId="1A046A0C" w14:textId="0D62E3B9" w:rsidR="000526BE" w:rsidRPr="002D1F81" w:rsidRDefault="000526BE">
            <w:pPr>
              <w:pStyle w:val="Heading8"/>
              <w:tabs>
                <w:tab w:val="left" w:pos="240"/>
              </w:tabs>
              <w:spacing w:line="260" w:lineRule="atLeast"/>
              <w:ind w:right="-29"/>
              <w:rPr>
                <w:rFonts w:cs="Times New Roman"/>
                <w:b/>
                <w:bCs/>
                <w:i/>
                <w:iCs/>
                <w:szCs w:val="22"/>
                <w:lang w:eastAsia="en-US"/>
              </w:rPr>
            </w:pPr>
            <w:r w:rsidRPr="00AB5DFA">
              <w:rPr>
                <w:rFonts w:cs="Times New Roman"/>
                <w:b/>
                <w:bCs/>
                <w:i/>
                <w:iCs/>
                <w:szCs w:val="22"/>
                <w:lang w:val="en-US" w:eastAsia="en-US"/>
              </w:rPr>
              <w:t xml:space="preserve">For the six-month period ended </w:t>
            </w:r>
            <w:r>
              <w:rPr>
                <w:rFonts w:cs="Times New Roman"/>
                <w:b/>
                <w:bCs/>
                <w:i/>
                <w:iCs/>
                <w:szCs w:val="22"/>
                <w:lang w:val="en-US" w:eastAsia="en-US"/>
              </w:rPr>
              <w:br/>
              <w:t xml:space="preserve">   </w:t>
            </w:r>
            <w:r w:rsidRPr="00AB5DFA">
              <w:rPr>
                <w:rFonts w:cs="Times New Roman"/>
                <w:b/>
                <w:bCs/>
                <w:i/>
                <w:iCs/>
                <w:szCs w:val="22"/>
                <w:lang w:val="en-US" w:eastAsia="en-US"/>
              </w:rPr>
              <w:t>30 June</w:t>
            </w:r>
          </w:p>
        </w:tc>
        <w:tc>
          <w:tcPr>
            <w:tcW w:w="2790" w:type="dxa"/>
            <w:gridSpan w:val="3"/>
            <w:vAlign w:val="bottom"/>
          </w:tcPr>
          <w:p w14:paraId="36652102" w14:textId="598408F8" w:rsidR="000526BE" w:rsidRPr="002D1F81" w:rsidRDefault="000526BE">
            <w:pPr>
              <w:spacing w:line="260" w:lineRule="atLeast"/>
              <w:ind w:left="-108" w:right="-108"/>
              <w:jc w:val="center"/>
              <w:rPr>
                <w:rFonts w:cs="Times New Roman"/>
                <w:snapToGrid w:val="0"/>
                <w:szCs w:val="22"/>
              </w:rPr>
            </w:pPr>
            <w:r>
              <w:rPr>
                <w:rFonts w:cs="Times New Roman"/>
                <w:snapToGrid w:val="0"/>
                <w:szCs w:val="22"/>
              </w:rPr>
              <w:t>2025</w:t>
            </w:r>
          </w:p>
        </w:tc>
        <w:tc>
          <w:tcPr>
            <w:tcW w:w="270" w:type="dxa"/>
          </w:tcPr>
          <w:p w14:paraId="60B00A9D" w14:textId="77777777" w:rsidR="000526BE" w:rsidRDefault="000526BE">
            <w:pPr>
              <w:spacing w:line="260" w:lineRule="atLeast"/>
              <w:ind w:left="-108" w:right="-108"/>
              <w:jc w:val="center"/>
              <w:rPr>
                <w:rFonts w:cs="Times New Roman"/>
                <w:snapToGrid w:val="0"/>
                <w:szCs w:val="22"/>
              </w:rPr>
            </w:pPr>
          </w:p>
        </w:tc>
        <w:tc>
          <w:tcPr>
            <w:tcW w:w="2790" w:type="dxa"/>
            <w:gridSpan w:val="3"/>
            <w:vAlign w:val="bottom"/>
          </w:tcPr>
          <w:p w14:paraId="5C940E69" w14:textId="26AD1B7A" w:rsidR="000526BE" w:rsidRDefault="000526BE">
            <w:pPr>
              <w:spacing w:line="260" w:lineRule="atLeast"/>
              <w:ind w:left="-108" w:right="-108"/>
              <w:jc w:val="center"/>
              <w:rPr>
                <w:rFonts w:cs="Times New Roman"/>
                <w:snapToGrid w:val="0"/>
                <w:szCs w:val="22"/>
              </w:rPr>
            </w:pPr>
            <w:r>
              <w:rPr>
                <w:rFonts w:cs="Times New Roman"/>
                <w:snapToGrid w:val="0"/>
                <w:szCs w:val="22"/>
              </w:rPr>
              <w:t>2024</w:t>
            </w:r>
          </w:p>
        </w:tc>
      </w:tr>
      <w:tr w:rsidR="000526BE" w:rsidRPr="002D1F81" w14:paraId="3FAFDFC5" w14:textId="77777777">
        <w:trPr>
          <w:trHeight w:val="60"/>
          <w:tblHeader/>
        </w:trPr>
        <w:tc>
          <w:tcPr>
            <w:tcW w:w="3492" w:type="dxa"/>
          </w:tcPr>
          <w:p w14:paraId="27A5E1EA" w14:textId="77777777" w:rsidR="000526BE" w:rsidRPr="002D1F81" w:rsidRDefault="000526BE">
            <w:pPr>
              <w:pStyle w:val="Heading8"/>
              <w:tabs>
                <w:tab w:val="left" w:pos="240"/>
              </w:tabs>
              <w:spacing w:line="260" w:lineRule="atLeast"/>
              <w:ind w:right="-29"/>
              <w:rPr>
                <w:rFonts w:cs="Times New Roman"/>
                <w:b/>
                <w:bCs/>
                <w:i/>
                <w:iCs/>
                <w:color w:val="000000"/>
                <w:szCs w:val="22"/>
              </w:rPr>
            </w:pPr>
          </w:p>
        </w:tc>
        <w:tc>
          <w:tcPr>
            <w:tcW w:w="1260" w:type="dxa"/>
            <w:vAlign w:val="bottom"/>
          </w:tcPr>
          <w:p w14:paraId="21D88934" w14:textId="77777777" w:rsidR="000526BE" w:rsidRDefault="000526BE">
            <w:pPr>
              <w:spacing w:line="260" w:lineRule="atLeast"/>
              <w:ind w:left="-108" w:right="-108"/>
              <w:jc w:val="center"/>
              <w:rPr>
                <w:rFonts w:cs="Times New Roman"/>
                <w:snapToGrid w:val="0"/>
                <w:szCs w:val="22"/>
              </w:rPr>
            </w:pPr>
            <w:r>
              <w:rPr>
                <w:rFonts w:cs="Times New Roman"/>
                <w:snapToGrid w:val="0"/>
                <w:szCs w:val="22"/>
              </w:rPr>
              <w:t>Financial assets measured at FVTPL</w:t>
            </w:r>
          </w:p>
        </w:tc>
        <w:tc>
          <w:tcPr>
            <w:tcW w:w="270" w:type="dxa"/>
            <w:vAlign w:val="bottom"/>
          </w:tcPr>
          <w:p w14:paraId="0B145667" w14:textId="77777777" w:rsidR="000526BE" w:rsidRPr="002D1F81" w:rsidRDefault="000526BE">
            <w:pPr>
              <w:spacing w:line="260" w:lineRule="atLeast"/>
              <w:ind w:left="-108" w:right="-108"/>
              <w:jc w:val="center"/>
              <w:rPr>
                <w:rFonts w:cs="Times New Roman"/>
                <w:color w:val="000000"/>
                <w:szCs w:val="22"/>
              </w:rPr>
            </w:pPr>
          </w:p>
        </w:tc>
        <w:tc>
          <w:tcPr>
            <w:tcW w:w="1260" w:type="dxa"/>
            <w:vAlign w:val="bottom"/>
          </w:tcPr>
          <w:p w14:paraId="26435DF9" w14:textId="77777777" w:rsidR="000526BE" w:rsidRDefault="000526BE">
            <w:pPr>
              <w:spacing w:line="260" w:lineRule="atLeast"/>
              <w:ind w:left="-108" w:right="-108"/>
              <w:jc w:val="center"/>
              <w:rPr>
                <w:rFonts w:cs="Times New Roman"/>
                <w:snapToGrid w:val="0"/>
                <w:szCs w:val="22"/>
              </w:rPr>
            </w:pPr>
            <w:r>
              <w:rPr>
                <w:rFonts w:cs="Times New Roman"/>
                <w:snapToGrid w:val="0"/>
                <w:szCs w:val="22"/>
              </w:rPr>
              <w:t>Investments in equity instruments</w:t>
            </w:r>
          </w:p>
        </w:tc>
        <w:tc>
          <w:tcPr>
            <w:tcW w:w="270" w:type="dxa"/>
          </w:tcPr>
          <w:p w14:paraId="0178E7E9" w14:textId="77777777" w:rsidR="000526BE" w:rsidRDefault="000526BE">
            <w:pPr>
              <w:spacing w:line="260" w:lineRule="atLeast"/>
              <w:ind w:left="-108" w:right="-108"/>
              <w:jc w:val="center"/>
              <w:rPr>
                <w:rFonts w:cs="Times New Roman"/>
                <w:snapToGrid w:val="0"/>
                <w:szCs w:val="22"/>
              </w:rPr>
            </w:pPr>
          </w:p>
        </w:tc>
        <w:tc>
          <w:tcPr>
            <w:tcW w:w="1260" w:type="dxa"/>
            <w:vAlign w:val="bottom"/>
          </w:tcPr>
          <w:p w14:paraId="16658FF1" w14:textId="77777777" w:rsidR="000526BE" w:rsidRDefault="000526BE">
            <w:pPr>
              <w:spacing w:line="260" w:lineRule="atLeast"/>
              <w:ind w:left="-108" w:right="-108"/>
              <w:jc w:val="center"/>
              <w:rPr>
                <w:rFonts w:cs="Times New Roman"/>
                <w:snapToGrid w:val="0"/>
                <w:szCs w:val="22"/>
              </w:rPr>
            </w:pPr>
            <w:r>
              <w:rPr>
                <w:rFonts w:cs="Times New Roman"/>
                <w:snapToGrid w:val="0"/>
                <w:szCs w:val="22"/>
              </w:rPr>
              <w:t>Financial assets measured at FVTPL</w:t>
            </w:r>
          </w:p>
        </w:tc>
        <w:tc>
          <w:tcPr>
            <w:tcW w:w="270" w:type="dxa"/>
            <w:vAlign w:val="bottom"/>
          </w:tcPr>
          <w:p w14:paraId="514FD02A" w14:textId="77777777" w:rsidR="000526BE" w:rsidRDefault="000526BE">
            <w:pPr>
              <w:spacing w:line="260" w:lineRule="atLeast"/>
              <w:ind w:left="-108" w:right="-108"/>
              <w:jc w:val="center"/>
              <w:rPr>
                <w:rFonts w:cs="Times New Roman"/>
                <w:snapToGrid w:val="0"/>
                <w:szCs w:val="22"/>
              </w:rPr>
            </w:pPr>
          </w:p>
        </w:tc>
        <w:tc>
          <w:tcPr>
            <w:tcW w:w="1260" w:type="dxa"/>
            <w:vAlign w:val="bottom"/>
          </w:tcPr>
          <w:p w14:paraId="7DF1C8C3" w14:textId="77777777" w:rsidR="000526BE" w:rsidRDefault="000526BE">
            <w:pPr>
              <w:spacing w:line="260" w:lineRule="atLeast"/>
              <w:ind w:left="-108" w:right="-108"/>
              <w:jc w:val="center"/>
              <w:rPr>
                <w:rFonts w:cs="Times New Roman"/>
                <w:snapToGrid w:val="0"/>
                <w:szCs w:val="22"/>
              </w:rPr>
            </w:pPr>
            <w:r>
              <w:rPr>
                <w:rFonts w:cs="Times New Roman"/>
                <w:snapToGrid w:val="0"/>
                <w:szCs w:val="22"/>
              </w:rPr>
              <w:t>Investments in equity instruments</w:t>
            </w:r>
          </w:p>
        </w:tc>
      </w:tr>
      <w:tr w:rsidR="000526BE" w:rsidRPr="002D1F81" w14:paraId="20F9B927" w14:textId="77777777">
        <w:trPr>
          <w:trHeight w:val="20"/>
          <w:tblHeader/>
        </w:trPr>
        <w:tc>
          <w:tcPr>
            <w:tcW w:w="3492" w:type="dxa"/>
          </w:tcPr>
          <w:p w14:paraId="59285704" w14:textId="77777777" w:rsidR="000526BE" w:rsidRPr="002D1F81" w:rsidRDefault="000526BE">
            <w:pPr>
              <w:pStyle w:val="Heading8"/>
              <w:tabs>
                <w:tab w:val="left" w:pos="240"/>
              </w:tabs>
              <w:spacing w:line="260" w:lineRule="atLeast"/>
              <w:ind w:right="-29"/>
              <w:rPr>
                <w:rFonts w:cs="Times New Roman"/>
                <w:b/>
                <w:bCs/>
                <w:i/>
                <w:iCs/>
                <w:szCs w:val="22"/>
                <w:lang w:eastAsia="en-US"/>
              </w:rPr>
            </w:pPr>
          </w:p>
        </w:tc>
        <w:tc>
          <w:tcPr>
            <w:tcW w:w="5850" w:type="dxa"/>
            <w:gridSpan w:val="7"/>
            <w:vAlign w:val="bottom"/>
          </w:tcPr>
          <w:p w14:paraId="7B9F151B" w14:textId="77777777" w:rsidR="000526BE" w:rsidRPr="002D1F81" w:rsidRDefault="000526BE">
            <w:pPr>
              <w:spacing w:line="260" w:lineRule="atLeast"/>
              <w:ind w:left="184" w:right="54"/>
              <w:jc w:val="center"/>
              <w:rPr>
                <w:rFonts w:cs="Times New Roman"/>
                <w:i/>
                <w:iCs/>
                <w:szCs w:val="22"/>
              </w:rPr>
            </w:pPr>
            <w:r w:rsidRPr="002D1F81">
              <w:rPr>
                <w:rFonts w:cs="Times New Roman"/>
                <w:i/>
                <w:iCs/>
                <w:szCs w:val="22"/>
              </w:rPr>
              <w:t>(in thousand Baht)</w:t>
            </w:r>
          </w:p>
        </w:tc>
      </w:tr>
      <w:tr w:rsidR="0027765B" w:rsidRPr="002D1F81" w14:paraId="63438EC0" w14:textId="77777777">
        <w:trPr>
          <w:trHeight w:val="20"/>
        </w:trPr>
        <w:tc>
          <w:tcPr>
            <w:tcW w:w="3492" w:type="dxa"/>
          </w:tcPr>
          <w:p w14:paraId="2740C8E3" w14:textId="77777777" w:rsidR="0027765B" w:rsidRPr="002D1F81" w:rsidRDefault="0027765B" w:rsidP="0027765B">
            <w:pPr>
              <w:pStyle w:val="Heading8"/>
              <w:tabs>
                <w:tab w:val="left" w:pos="240"/>
              </w:tabs>
              <w:spacing w:line="260" w:lineRule="atLeast"/>
              <w:ind w:right="-29"/>
              <w:rPr>
                <w:rFonts w:cs="Times New Roman"/>
                <w:color w:val="000000"/>
                <w:szCs w:val="22"/>
                <w:lang w:eastAsia="en-US"/>
              </w:rPr>
            </w:pPr>
            <w:r w:rsidRPr="002D1F81">
              <w:rPr>
                <w:rFonts w:cs="Times New Roman"/>
                <w:color w:val="000000"/>
                <w:szCs w:val="22"/>
              </w:rPr>
              <w:t>A</w:t>
            </w:r>
            <w:r>
              <w:rPr>
                <w:rFonts w:cs="Times New Roman"/>
                <w:color w:val="000000"/>
                <w:szCs w:val="22"/>
              </w:rPr>
              <w:t>t</w:t>
            </w:r>
            <w:r w:rsidRPr="002D1F81">
              <w:rPr>
                <w:rFonts w:cs="Times New Roman"/>
                <w:color w:val="000000"/>
                <w:szCs w:val="22"/>
              </w:rPr>
              <w:t xml:space="preserve"> 1 January</w:t>
            </w:r>
          </w:p>
        </w:tc>
        <w:tc>
          <w:tcPr>
            <w:tcW w:w="1260" w:type="dxa"/>
            <w:vAlign w:val="bottom"/>
          </w:tcPr>
          <w:p w14:paraId="7B677D62" w14:textId="7F0E236D" w:rsidR="0027765B" w:rsidRPr="002D1F81" w:rsidRDefault="0027765B" w:rsidP="0027765B">
            <w:pPr>
              <w:tabs>
                <w:tab w:val="decimal" w:pos="879"/>
              </w:tabs>
              <w:spacing w:line="260" w:lineRule="atLeast"/>
              <w:ind w:right="-205"/>
              <w:rPr>
                <w:rFonts w:eastAsia="MS Mincho" w:cs="Times New Roman"/>
                <w:szCs w:val="22"/>
                <w:lang w:val="en-US" w:eastAsia="th-TH" w:bidi="th-TH"/>
              </w:rPr>
            </w:pPr>
            <w:r>
              <w:rPr>
                <w:rFonts w:cs="Times New Roman"/>
                <w:szCs w:val="22"/>
                <w:lang w:bidi="th-TH"/>
              </w:rPr>
              <w:t>20,457</w:t>
            </w:r>
          </w:p>
        </w:tc>
        <w:tc>
          <w:tcPr>
            <w:tcW w:w="270" w:type="dxa"/>
          </w:tcPr>
          <w:p w14:paraId="4C421F66" w14:textId="77777777" w:rsidR="0027765B" w:rsidRPr="002D1F81" w:rsidRDefault="0027765B" w:rsidP="0027765B">
            <w:pPr>
              <w:tabs>
                <w:tab w:val="decimal" w:pos="1230"/>
              </w:tabs>
              <w:spacing w:line="260" w:lineRule="atLeast"/>
              <w:ind w:left="-29" w:right="-115"/>
              <w:rPr>
                <w:rFonts w:cs="Times New Roman"/>
                <w:color w:val="000000"/>
                <w:szCs w:val="22"/>
              </w:rPr>
            </w:pPr>
          </w:p>
        </w:tc>
        <w:tc>
          <w:tcPr>
            <w:tcW w:w="1260" w:type="dxa"/>
            <w:vAlign w:val="bottom"/>
          </w:tcPr>
          <w:p w14:paraId="1FBB5D34" w14:textId="70C9A73B" w:rsidR="0027765B" w:rsidRPr="002D1F81" w:rsidRDefault="0027765B" w:rsidP="0027765B">
            <w:pPr>
              <w:tabs>
                <w:tab w:val="decimal" w:pos="879"/>
              </w:tabs>
              <w:spacing w:line="260" w:lineRule="atLeast"/>
              <w:ind w:right="-205"/>
              <w:rPr>
                <w:rFonts w:eastAsia="MS Mincho" w:cs="Times New Roman"/>
                <w:szCs w:val="22"/>
                <w:lang w:eastAsia="th-TH"/>
              </w:rPr>
            </w:pPr>
            <w:r w:rsidRPr="00294A64">
              <w:rPr>
                <w:color w:val="000000"/>
              </w:rPr>
              <w:t>2,4</w:t>
            </w:r>
            <w:r w:rsidR="003A1641">
              <w:rPr>
                <w:color w:val="000000"/>
              </w:rPr>
              <w:t>55</w:t>
            </w:r>
          </w:p>
        </w:tc>
        <w:tc>
          <w:tcPr>
            <w:tcW w:w="270" w:type="dxa"/>
          </w:tcPr>
          <w:p w14:paraId="71F362DD" w14:textId="77777777" w:rsidR="0027765B" w:rsidRPr="00294A64" w:rsidRDefault="0027765B" w:rsidP="0027765B">
            <w:pPr>
              <w:tabs>
                <w:tab w:val="decimal" w:pos="1060"/>
              </w:tabs>
              <w:spacing w:line="260" w:lineRule="atLeast"/>
              <w:ind w:right="-205"/>
              <w:rPr>
                <w:color w:val="000000"/>
              </w:rPr>
            </w:pPr>
          </w:p>
        </w:tc>
        <w:tc>
          <w:tcPr>
            <w:tcW w:w="1260" w:type="dxa"/>
          </w:tcPr>
          <w:p w14:paraId="2124A35C" w14:textId="77777777" w:rsidR="0027765B" w:rsidRPr="00294A64" w:rsidRDefault="0027765B" w:rsidP="0027765B">
            <w:pPr>
              <w:tabs>
                <w:tab w:val="decimal" w:pos="1060"/>
              </w:tabs>
              <w:spacing w:line="260" w:lineRule="atLeast"/>
              <w:ind w:right="-205"/>
              <w:rPr>
                <w:color w:val="000000"/>
              </w:rPr>
            </w:pPr>
            <w:r>
              <w:rPr>
                <w:color w:val="000000"/>
              </w:rPr>
              <w:t>-</w:t>
            </w:r>
          </w:p>
        </w:tc>
        <w:tc>
          <w:tcPr>
            <w:tcW w:w="270" w:type="dxa"/>
          </w:tcPr>
          <w:p w14:paraId="159BC9A1" w14:textId="77777777" w:rsidR="0027765B" w:rsidRPr="00294A64" w:rsidRDefault="0027765B" w:rsidP="0027765B">
            <w:pPr>
              <w:tabs>
                <w:tab w:val="decimal" w:pos="1060"/>
              </w:tabs>
              <w:spacing w:line="260" w:lineRule="atLeast"/>
              <w:ind w:right="-205"/>
              <w:rPr>
                <w:color w:val="000000"/>
              </w:rPr>
            </w:pPr>
          </w:p>
        </w:tc>
        <w:tc>
          <w:tcPr>
            <w:tcW w:w="1260" w:type="dxa"/>
            <w:vAlign w:val="bottom"/>
          </w:tcPr>
          <w:p w14:paraId="1492EABA" w14:textId="51C89F74" w:rsidR="0027765B" w:rsidRPr="00294A64" w:rsidRDefault="0027765B" w:rsidP="0027765B">
            <w:pPr>
              <w:tabs>
                <w:tab w:val="decimal" w:pos="1060"/>
              </w:tabs>
              <w:spacing w:line="260" w:lineRule="atLeast"/>
              <w:ind w:right="-205"/>
              <w:rPr>
                <w:color w:val="000000"/>
              </w:rPr>
            </w:pPr>
            <w:r w:rsidRPr="000526BE">
              <w:rPr>
                <w:color w:val="000000"/>
              </w:rPr>
              <w:t>2,464</w:t>
            </w:r>
          </w:p>
        </w:tc>
      </w:tr>
      <w:tr w:rsidR="000526BE" w:rsidRPr="002D1F81" w14:paraId="2745C2E5" w14:textId="77777777">
        <w:trPr>
          <w:trHeight w:val="20"/>
        </w:trPr>
        <w:tc>
          <w:tcPr>
            <w:tcW w:w="3492" w:type="dxa"/>
          </w:tcPr>
          <w:p w14:paraId="00AA9B30" w14:textId="2CFBC509" w:rsidR="000526BE" w:rsidRPr="002D1F81" w:rsidRDefault="00C84CDA">
            <w:pPr>
              <w:pStyle w:val="Heading8"/>
              <w:tabs>
                <w:tab w:val="left" w:pos="240"/>
              </w:tabs>
              <w:spacing w:line="260" w:lineRule="atLeast"/>
              <w:ind w:right="-29"/>
              <w:rPr>
                <w:rFonts w:cs="Times New Roman"/>
                <w:color w:val="000000"/>
                <w:szCs w:val="22"/>
              </w:rPr>
            </w:pPr>
            <w:r>
              <w:rPr>
                <w:rFonts w:cs="Times New Roman"/>
                <w:color w:val="000000"/>
                <w:szCs w:val="22"/>
              </w:rPr>
              <w:t>G</w:t>
            </w:r>
            <w:r w:rsidR="000526BE">
              <w:rPr>
                <w:rFonts w:cs="Times New Roman"/>
                <w:color w:val="000000"/>
                <w:szCs w:val="22"/>
              </w:rPr>
              <w:t>ain</w:t>
            </w:r>
            <w:r w:rsidR="000526BE" w:rsidRPr="002D1F81">
              <w:rPr>
                <w:rFonts w:cs="Times New Roman"/>
                <w:color w:val="000000"/>
                <w:szCs w:val="22"/>
              </w:rPr>
              <w:t xml:space="preserve"> recognised </w:t>
            </w:r>
            <w:r w:rsidR="000526BE">
              <w:rPr>
                <w:rFonts w:cs="Times New Roman"/>
                <w:color w:val="000000"/>
                <w:szCs w:val="22"/>
              </w:rPr>
              <w:t>in</w:t>
            </w:r>
            <w:r w:rsidR="000526BE" w:rsidRPr="002D1F81">
              <w:rPr>
                <w:rFonts w:cs="Times New Roman"/>
                <w:color w:val="000000"/>
                <w:szCs w:val="22"/>
              </w:rPr>
              <w:t xml:space="preserve"> </w:t>
            </w:r>
            <w:r w:rsidR="000526BE">
              <w:rPr>
                <w:rFonts w:cs="Times New Roman"/>
                <w:color w:val="000000"/>
                <w:szCs w:val="22"/>
              </w:rPr>
              <w:br/>
              <w:t xml:space="preserve">   </w:t>
            </w:r>
            <w:r w:rsidR="000526BE" w:rsidRPr="002D1F81">
              <w:rPr>
                <w:rFonts w:cs="Times New Roman"/>
                <w:color w:val="000000"/>
                <w:szCs w:val="22"/>
              </w:rPr>
              <w:t>other comprehensive income</w:t>
            </w:r>
          </w:p>
        </w:tc>
        <w:tc>
          <w:tcPr>
            <w:tcW w:w="1260" w:type="dxa"/>
            <w:tcBorders>
              <w:bottom w:val="single" w:sz="4" w:space="0" w:color="auto"/>
            </w:tcBorders>
            <w:vAlign w:val="bottom"/>
          </w:tcPr>
          <w:p w14:paraId="2C10309E" w14:textId="77777777" w:rsidR="000526BE" w:rsidRPr="006456CE" w:rsidRDefault="000526BE">
            <w:pPr>
              <w:tabs>
                <w:tab w:val="decimal" w:pos="879"/>
              </w:tabs>
              <w:spacing w:line="260" w:lineRule="atLeast"/>
              <w:ind w:right="-205"/>
              <w:rPr>
                <w:rFonts w:cs="Times New Roman"/>
                <w:szCs w:val="22"/>
                <w:lang w:bidi="th-TH"/>
              </w:rPr>
            </w:pPr>
            <w:r>
              <w:rPr>
                <w:rFonts w:cs="Times New Roman"/>
                <w:szCs w:val="22"/>
                <w:lang w:bidi="th-TH"/>
              </w:rPr>
              <w:t>-</w:t>
            </w:r>
          </w:p>
        </w:tc>
        <w:tc>
          <w:tcPr>
            <w:tcW w:w="270" w:type="dxa"/>
          </w:tcPr>
          <w:p w14:paraId="0425EF60" w14:textId="77777777" w:rsidR="000526BE" w:rsidRPr="002D1F81" w:rsidRDefault="000526BE">
            <w:pPr>
              <w:tabs>
                <w:tab w:val="decimal" w:pos="1230"/>
              </w:tabs>
              <w:spacing w:line="260" w:lineRule="atLeast"/>
              <w:ind w:left="-29" w:right="-115"/>
              <w:rPr>
                <w:rFonts w:cs="Times New Roman"/>
                <w:color w:val="000000"/>
                <w:szCs w:val="22"/>
              </w:rPr>
            </w:pPr>
          </w:p>
        </w:tc>
        <w:tc>
          <w:tcPr>
            <w:tcW w:w="1260" w:type="dxa"/>
            <w:tcBorders>
              <w:bottom w:val="single" w:sz="4" w:space="0" w:color="auto"/>
            </w:tcBorders>
            <w:vAlign w:val="bottom"/>
          </w:tcPr>
          <w:p w14:paraId="3E5CE9EA" w14:textId="3E100EA5" w:rsidR="000526BE" w:rsidRPr="006456CE" w:rsidRDefault="003E7EB5">
            <w:pPr>
              <w:tabs>
                <w:tab w:val="decimal" w:pos="879"/>
              </w:tabs>
              <w:spacing w:line="260" w:lineRule="atLeast"/>
              <w:ind w:right="-205"/>
              <w:rPr>
                <w:rFonts w:cs="Times New Roman"/>
                <w:szCs w:val="22"/>
                <w:lang w:bidi="th-TH"/>
              </w:rPr>
            </w:pPr>
            <w:r>
              <w:rPr>
                <w:rFonts w:cs="Times New Roman"/>
                <w:szCs w:val="22"/>
                <w:lang w:bidi="th-TH"/>
              </w:rPr>
              <w:t>28</w:t>
            </w:r>
          </w:p>
        </w:tc>
        <w:tc>
          <w:tcPr>
            <w:tcW w:w="270" w:type="dxa"/>
          </w:tcPr>
          <w:p w14:paraId="0D868267" w14:textId="77777777" w:rsidR="000526BE" w:rsidRDefault="000526BE">
            <w:pPr>
              <w:tabs>
                <w:tab w:val="decimal" w:pos="1060"/>
              </w:tabs>
              <w:spacing w:line="260" w:lineRule="atLeast"/>
              <w:ind w:right="-205"/>
              <w:rPr>
                <w:color w:val="000000"/>
              </w:rPr>
            </w:pPr>
          </w:p>
        </w:tc>
        <w:tc>
          <w:tcPr>
            <w:tcW w:w="1260" w:type="dxa"/>
            <w:tcBorders>
              <w:bottom w:val="single" w:sz="4" w:space="0" w:color="auto"/>
            </w:tcBorders>
            <w:vAlign w:val="bottom"/>
          </w:tcPr>
          <w:p w14:paraId="7C4550AD" w14:textId="77777777" w:rsidR="000526BE" w:rsidRDefault="000526BE">
            <w:pPr>
              <w:tabs>
                <w:tab w:val="decimal" w:pos="1060"/>
              </w:tabs>
              <w:spacing w:line="260" w:lineRule="atLeast"/>
              <w:ind w:right="-205"/>
              <w:rPr>
                <w:color w:val="000000"/>
              </w:rPr>
            </w:pPr>
            <w:r>
              <w:rPr>
                <w:color w:val="000000"/>
              </w:rPr>
              <w:t>-</w:t>
            </w:r>
          </w:p>
        </w:tc>
        <w:tc>
          <w:tcPr>
            <w:tcW w:w="270" w:type="dxa"/>
          </w:tcPr>
          <w:p w14:paraId="0A3503F2" w14:textId="77777777" w:rsidR="000526BE" w:rsidRDefault="000526BE">
            <w:pPr>
              <w:tabs>
                <w:tab w:val="decimal" w:pos="1060"/>
              </w:tabs>
              <w:spacing w:line="260" w:lineRule="atLeast"/>
              <w:ind w:right="-205"/>
              <w:rPr>
                <w:color w:val="000000"/>
              </w:rPr>
            </w:pPr>
          </w:p>
        </w:tc>
        <w:tc>
          <w:tcPr>
            <w:tcW w:w="1260" w:type="dxa"/>
            <w:tcBorders>
              <w:bottom w:val="single" w:sz="4" w:space="0" w:color="auto"/>
            </w:tcBorders>
            <w:vAlign w:val="bottom"/>
          </w:tcPr>
          <w:p w14:paraId="2EE52193" w14:textId="2D81EC0B" w:rsidR="000526BE" w:rsidRDefault="000526BE">
            <w:pPr>
              <w:tabs>
                <w:tab w:val="decimal" w:pos="1060"/>
              </w:tabs>
              <w:spacing w:line="260" w:lineRule="atLeast"/>
              <w:ind w:right="-205"/>
              <w:rPr>
                <w:color w:val="000000"/>
              </w:rPr>
            </w:pPr>
            <w:r>
              <w:rPr>
                <w:color w:val="000000"/>
              </w:rPr>
              <w:t>14</w:t>
            </w:r>
          </w:p>
        </w:tc>
      </w:tr>
      <w:tr w:rsidR="000526BE" w:rsidRPr="002D1F81" w14:paraId="3FF81F6D" w14:textId="77777777">
        <w:trPr>
          <w:trHeight w:val="20"/>
        </w:trPr>
        <w:tc>
          <w:tcPr>
            <w:tcW w:w="3492" w:type="dxa"/>
          </w:tcPr>
          <w:p w14:paraId="3A529166" w14:textId="13B829AC" w:rsidR="000526BE" w:rsidRPr="00C810F0" w:rsidRDefault="000526BE">
            <w:pPr>
              <w:spacing w:line="240" w:lineRule="atLeast"/>
              <w:ind w:right="-90"/>
              <w:rPr>
                <w:rFonts w:cs="Times New Roman"/>
                <w:b/>
                <w:bCs/>
                <w:color w:val="000000"/>
                <w:szCs w:val="22"/>
              </w:rPr>
            </w:pPr>
            <w:r w:rsidRPr="00C810F0">
              <w:rPr>
                <w:rFonts w:cs="Times New Roman"/>
                <w:b/>
                <w:bCs/>
                <w:color w:val="000000"/>
                <w:szCs w:val="22"/>
              </w:rPr>
              <w:t>A</w:t>
            </w:r>
            <w:r>
              <w:rPr>
                <w:rFonts w:cs="Times New Roman"/>
                <w:b/>
                <w:bCs/>
                <w:color w:val="000000"/>
                <w:szCs w:val="22"/>
              </w:rPr>
              <w:t>t</w:t>
            </w:r>
            <w:r w:rsidRPr="00C810F0">
              <w:rPr>
                <w:rFonts w:cs="Times New Roman"/>
                <w:b/>
                <w:bCs/>
                <w:color w:val="000000"/>
                <w:szCs w:val="22"/>
              </w:rPr>
              <w:t xml:space="preserve"> 3</w:t>
            </w:r>
            <w:r w:rsidR="0027765B">
              <w:rPr>
                <w:rFonts w:cs="Times New Roman"/>
                <w:b/>
                <w:bCs/>
                <w:color w:val="000000"/>
                <w:szCs w:val="22"/>
              </w:rPr>
              <w:t>0 June</w:t>
            </w:r>
          </w:p>
        </w:tc>
        <w:tc>
          <w:tcPr>
            <w:tcW w:w="1260" w:type="dxa"/>
            <w:tcBorders>
              <w:top w:val="single" w:sz="4" w:space="0" w:color="auto"/>
              <w:bottom w:val="double" w:sz="4" w:space="0" w:color="auto"/>
            </w:tcBorders>
            <w:vAlign w:val="bottom"/>
          </w:tcPr>
          <w:p w14:paraId="0CA0D777" w14:textId="77777777" w:rsidR="000526BE" w:rsidRPr="00CC2CA6" w:rsidRDefault="000526BE">
            <w:pPr>
              <w:tabs>
                <w:tab w:val="decimal" w:pos="879"/>
              </w:tabs>
              <w:spacing w:line="260" w:lineRule="atLeast"/>
              <w:ind w:right="-205"/>
              <w:rPr>
                <w:rFonts w:eastAsia="MS Mincho" w:cs="Times New Roman"/>
                <w:b/>
                <w:bCs/>
                <w:szCs w:val="22"/>
                <w:lang w:val="en-US" w:eastAsia="th-TH"/>
              </w:rPr>
            </w:pPr>
            <w:r>
              <w:rPr>
                <w:rFonts w:eastAsia="MS Mincho" w:cs="Times New Roman"/>
                <w:b/>
                <w:bCs/>
                <w:szCs w:val="22"/>
                <w:lang w:val="en-US" w:eastAsia="th-TH"/>
              </w:rPr>
              <w:t>20,457</w:t>
            </w:r>
          </w:p>
        </w:tc>
        <w:tc>
          <w:tcPr>
            <w:tcW w:w="270" w:type="dxa"/>
          </w:tcPr>
          <w:p w14:paraId="1176A8CE" w14:textId="77777777" w:rsidR="000526BE" w:rsidRPr="00C810F0" w:rsidRDefault="000526BE">
            <w:pPr>
              <w:tabs>
                <w:tab w:val="decimal" w:pos="1230"/>
              </w:tabs>
              <w:spacing w:line="260" w:lineRule="atLeast"/>
              <w:ind w:left="-29" w:right="-115"/>
              <w:rPr>
                <w:rFonts w:cs="Times New Roman"/>
                <w:b/>
                <w:bCs/>
                <w:color w:val="000000"/>
                <w:szCs w:val="22"/>
              </w:rPr>
            </w:pPr>
          </w:p>
        </w:tc>
        <w:tc>
          <w:tcPr>
            <w:tcW w:w="1260" w:type="dxa"/>
            <w:tcBorders>
              <w:top w:val="single" w:sz="4" w:space="0" w:color="auto"/>
              <w:bottom w:val="double" w:sz="4" w:space="0" w:color="auto"/>
            </w:tcBorders>
            <w:vAlign w:val="bottom"/>
          </w:tcPr>
          <w:p w14:paraId="10369FA3" w14:textId="404E941A" w:rsidR="000526BE" w:rsidRPr="00C810F0" w:rsidRDefault="00867A00">
            <w:pPr>
              <w:tabs>
                <w:tab w:val="decimal" w:pos="879"/>
              </w:tabs>
              <w:spacing w:line="260" w:lineRule="atLeast"/>
              <w:ind w:right="-205"/>
              <w:rPr>
                <w:rFonts w:eastAsia="MS Mincho" w:cs="Times New Roman"/>
                <w:b/>
                <w:bCs/>
                <w:szCs w:val="22"/>
                <w:lang w:eastAsia="th-TH"/>
              </w:rPr>
            </w:pPr>
            <w:r>
              <w:rPr>
                <w:rFonts w:eastAsia="MS Mincho" w:cs="Times New Roman"/>
                <w:b/>
                <w:bCs/>
                <w:szCs w:val="22"/>
                <w:lang w:eastAsia="th-TH"/>
              </w:rPr>
              <w:t>2,4</w:t>
            </w:r>
            <w:r w:rsidR="000B7EE2">
              <w:rPr>
                <w:rFonts w:eastAsia="MS Mincho" w:cs="Times New Roman"/>
                <w:b/>
                <w:bCs/>
                <w:szCs w:val="22"/>
                <w:lang w:eastAsia="th-TH"/>
              </w:rPr>
              <w:t>83</w:t>
            </w:r>
          </w:p>
        </w:tc>
        <w:tc>
          <w:tcPr>
            <w:tcW w:w="270" w:type="dxa"/>
          </w:tcPr>
          <w:p w14:paraId="1A96D78E" w14:textId="77777777" w:rsidR="000526BE" w:rsidRDefault="000526BE">
            <w:pPr>
              <w:tabs>
                <w:tab w:val="decimal" w:pos="1060"/>
              </w:tabs>
              <w:spacing w:line="260" w:lineRule="atLeast"/>
              <w:ind w:right="-205"/>
              <w:rPr>
                <w:rFonts w:eastAsia="MS Mincho"/>
                <w:b/>
                <w:bCs/>
                <w:lang w:eastAsia="th-TH"/>
              </w:rPr>
            </w:pPr>
          </w:p>
        </w:tc>
        <w:tc>
          <w:tcPr>
            <w:tcW w:w="1260" w:type="dxa"/>
            <w:tcBorders>
              <w:top w:val="single" w:sz="4" w:space="0" w:color="auto"/>
              <w:bottom w:val="double" w:sz="4" w:space="0" w:color="auto"/>
            </w:tcBorders>
          </w:tcPr>
          <w:p w14:paraId="27D823ED" w14:textId="77777777" w:rsidR="000526BE" w:rsidRDefault="000526BE">
            <w:pPr>
              <w:tabs>
                <w:tab w:val="decimal" w:pos="1060"/>
              </w:tabs>
              <w:spacing w:line="260" w:lineRule="atLeast"/>
              <w:ind w:right="-205"/>
              <w:rPr>
                <w:rFonts w:eastAsia="MS Mincho"/>
                <w:b/>
                <w:bCs/>
                <w:lang w:eastAsia="th-TH"/>
              </w:rPr>
            </w:pPr>
            <w:r>
              <w:rPr>
                <w:rFonts w:eastAsia="MS Mincho"/>
                <w:b/>
                <w:bCs/>
                <w:lang w:eastAsia="th-TH"/>
              </w:rPr>
              <w:t>-</w:t>
            </w:r>
          </w:p>
        </w:tc>
        <w:tc>
          <w:tcPr>
            <w:tcW w:w="270" w:type="dxa"/>
          </w:tcPr>
          <w:p w14:paraId="29E6FD90" w14:textId="77777777" w:rsidR="000526BE" w:rsidRDefault="000526BE">
            <w:pPr>
              <w:tabs>
                <w:tab w:val="decimal" w:pos="1060"/>
              </w:tabs>
              <w:spacing w:line="260" w:lineRule="atLeast"/>
              <w:ind w:right="-205"/>
              <w:rPr>
                <w:rFonts w:eastAsia="MS Mincho"/>
                <w:b/>
                <w:bCs/>
                <w:lang w:eastAsia="th-TH"/>
              </w:rPr>
            </w:pPr>
          </w:p>
        </w:tc>
        <w:tc>
          <w:tcPr>
            <w:tcW w:w="1260" w:type="dxa"/>
            <w:tcBorders>
              <w:top w:val="single" w:sz="4" w:space="0" w:color="auto"/>
              <w:bottom w:val="double" w:sz="4" w:space="0" w:color="auto"/>
            </w:tcBorders>
            <w:vAlign w:val="bottom"/>
          </w:tcPr>
          <w:p w14:paraId="1D9A3536" w14:textId="5FA33D15" w:rsidR="000526BE" w:rsidRDefault="000526BE">
            <w:pPr>
              <w:tabs>
                <w:tab w:val="decimal" w:pos="1060"/>
              </w:tabs>
              <w:spacing w:line="260" w:lineRule="atLeast"/>
              <w:ind w:right="-205"/>
              <w:rPr>
                <w:rFonts w:eastAsia="MS Mincho"/>
                <w:b/>
                <w:bCs/>
                <w:lang w:eastAsia="th-TH"/>
              </w:rPr>
            </w:pPr>
            <w:r>
              <w:rPr>
                <w:rFonts w:eastAsia="MS Mincho"/>
                <w:b/>
                <w:bCs/>
                <w:lang w:eastAsia="th-TH"/>
              </w:rPr>
              <w:t>2,478</w:t>
            </w:r>
          </w:p>
        </w:tc>
      </w:tr>
    </w:tbl>
    <w:p w14:paraId="15F3A460" w14:textId="3EF5A69B" w:rsidR="0033344D" w:rsidRDefault="0033344D" w:rsidP="00AA6956">
      <w:pPr>
        <w:spacing w:line="240" w:lineRule="atLeast"/>
        <w:jc w:val="thaiDistribute"/>
        <w:rPr>
          <w:rFonts w:cs="Times New Roman"/>
          <w:noProof/>
          <w:szCs w:val="22"/>
        </w:rPr>
      </w:pPr>
    </w:p>
    <w:p w14:paraId="7F02070B" w14:textId="50AA696E" w:rsidR="0033344D" w:rsidRPr="006456CE" w:rsidRDefault="0033344D" w:rsidP="0033344D">
      <w:pPr>
        <w:tabs>
          <w:tab w:val="left" w:pos="9630"/>
        </w:tabs>
        <w:spacing w:line="240" w:lineRule="atLeast"/>
        <w:ind w:left="547"/>
        <w:jc w:val="thaiDistribute"/>
        <w:rPr>
          <w:rFonts w:cs="Times New Roman"/>
          <w:noProof/>
          <w:szCs w:val="22"/>
          <w:lang w:bidi="th-TH"/>
        </w:rPr>
      </w:pPr>
      <w:r w:rsidRPr="006456CE">
        <w:rPr>
          <w:rFonts w:cs="Times New Roman"/>
          <w:noProof/>
          <w:szCs w:val="22"/>
          <w:lang w:bidi="th-TH"/>
        </w:rPr>
        <w:t xml:space="preserve">There were no transfers between Level 1 and Level 2 of the fair value hierarchy during the </w:t>
      </w:r>
      <w:r w:rsidR="0056446E">
        <w:rPr>
          <w:rFonts w:cs="Times New Roman"/>
          <w:noProof/>
          <w:szCs w:val="22"/>
          <w:lang w:bidi="th-TH"/>
        </w:rPr>
        <w:t xml:space="preserve">six-month periods </w:t>
      </w:r>
      <w:r w:rsidRPr="006456CE">
        <w:rPr>
          <w:rFonts w:cs="Times New Roman"/>
          <w:noProof/>
          <w:szCs w:val="22"/>
          <w:lang w:bidi="th-TH"/>
        </w:rPr>
        <w:t>ended</w:t>
      </w:r>
      <w:r w:rsidR="0056446E">
        <w:rPr>
          <w:rFonts w:cs="Times New Roman"/>
          <w:noProof/>
          <w:szCs w:val="22"/>
          <w:lang w:bidi="th-TH"/>
        </w:rPr>
        <w:t xml:space="preserve"> 30 June 2025 and 2024.</w:t>
      </w:r>
    </w:p>
    <w:p w14:paraId="0BD53FE3" w14:textId="77777777" w:rsidR="0033344D" w:rsidRPr="006456CE" w:rsidRDefault="0033344D" w:rsidP="0033344D">
      <w:pPr>
        <w:spacing w:line="240" w:lineRule="atLeast"/>
        <w:ind w:left="540"/>
        <w:jc w:val="thaiDistribute"/>
        <w:rPr>
          <w:rFonts w:cs="Times New Roman"/>
          <w:noProof/>
          <w:szCs w:val="22"/>
        </w:rPr>
      </w:pPr>
    </w:p>
    <w:p w14:paraId="6715C66D" w14:textId="77777777" w:rsidR="00BD2289" w:rsidRPr="0012708E" w:rsidRDefault="00BD2289" w:rsidP="00B82AE4">
      <w:pPr>
        <w:spacing w:line="240" w:lineRule="atLeast"/>
        <w:ind w:left="540"/>
        <w:jc w:val="thaiDistribute"/>
        <w:rPr>
          <w:rFonts w:cs="Times New Roman"/>
          <w:noProof/>
          <w:szCs w:val="22"/>
        </w:rPr>
      </w:pPr>
      <w:r w:rsidRPr="0012708E">
        <w:rPr>
          <w:rFonts w:cs="Times New Roman"/>
          <w:noProof/>
          <w:szCs w:val="22"/>
        </w:rPr>
        <w:t xml:space="preserve">The following methods and assumptions were used by the </w:t>
      </w:r>
      <w:r w:rsidRPr="0012708E">
        <w:rPr>
          <w:rFonts w:cs="Times New Roman"/>
          <w:noProof/>
          <w:szCs w:val="22"/>
          <w:lang w:bidi="th-TH"/>
        </w:rPr>
        <w:t xml:space="preserve">Group </w:t>
      </w:r>
      <w:r w:rsidRPr="0012708E">
        <w:rPr>
          <w:rFonts w:cs="Times New Roman"/>
          <w:noProof/>
          <w:szCs w:val="22"/>
        </w:rPr>
        <w:t xml:space="preserve">in estimating the fair value of financial </w:t>
      </w:r>
      <w:r w:rsidRPr="0012708E">
        <w:rPr>
          <w:rFonts w:cs="Times New Roman"/>
          <w:bCs/>
          <w:noProof/>
          <w:color w:val="000000"/>
          <w:szCs w:val="22"/>
        </w:rPr>
        <w:t>assets and liabilities</w:t>
      </w:r>
      <w:r w:rsidRPr="0012708E">
        <w:rPr>
          <w:rFonts w:cs="Times New Roman"/>
          <w:noProof/>
          <w:szCs w:val="22"/>
        </w:rPr>
        <w:t>.</w:t>
      </w:r>
    </w:p>
    <w:p w14:paraId="49AA2B9C" w14:textId="7E252465" w:rsidR="000B7EE2" w:rsidRDefault="000B7EE2">
      <w:pPr>
        <w:rPr>
          <w:rFonts w:cs="Times New Roman"/>
          <w:i/>
          <w:iCs/>
          <w:noProof/>
          <w:szCs w:val="22"/>
        </w:rPr>
      </w:pPr>
    </w:p>
    <w:p w14:paraId="0A875A5E" w14:textId="2AA65225" w:rsidR="00BD2289" w:rsidRPr="0012708E" w:rsidRDefault="00BD2289" w:rsidP="00B82AE4">
      <w:pPr>
        <w:spacing w:line="240" w:lineRule="atLeast"/>
        <w:ind w:left="540"/>
        <w:jc w:val="thaiDistribute"/>
        <w:rPr>
          <w:rFonts w:cs="Times New Roman"/>
          <w:i/>
          <w:iCs/>
          <w:noProof/>
          <w:szCs w:val="22"/>
        </w:rPr>
      </w:pPr>
      <w:r w:rsidRPr="0012708E">
        <w:rPr>
          <w:rFonts w:cs="Times New Roman"/>
          <w:i/>
          <w:iCs/>
          <w:noProof/>
          <w:szCs w:val="22"/>
        </w:rPr>
        <w:t>Interbank and money market items (assets and liabilities)</w:t>
      </w:r>
    </w:p>
    <w:p w14:paraId="05A27928" w14:textId="167506DD" w:rsidR="00BD2289" w:rsidRPr="0012708E" w:rsidRDefault="00BD2289" w:rsidP="00CC3EF9">
      <w:pPr>
        <w:spacing w:line="240" w:lineRule="atLeast"/>
        <w:ind w:left="540"/>
        <w:jc w:val="thaiDistribute"/>
        <w:rPr>
          <w:rFonts w:cs="Times New Roman"/>
          <w:noProof/>
          <w:szCs w:val="22"/>
        </w:rPr>
      </w:pPr>
    </w:p>
    <w:p w14:paraId="450E9F11" w14:textId="5013A2F1" w:rsidR="00BD2289" w:rsidRPr="0012708E" w:rsidRDefault="00BD2289" w:rsidP="00B82AE4">
      <w:pPr>
        <w:spacing w:line="240" w:lineRule="atLeast"/>
        <w:ind w:left="540"/>
        <w:jc w:val="thaiDistribute"/>
        <w:rPr>
          <w:rFonts w:cs="Times New Roman"/>
          <w:noProof/>
          <w:szCs w:val="22"/>
        </w:rPr>
      </w:pPr>
      <w:r w:rsidRPr="0012708E">
        <w:rPr>
          <w:rFonts w:cs="Times New Roman"/>
          <w:noProof/>
          <w:szCs w:val="22"/>
        </w:rPr>
        <w:t xml:space="preserve">The interbank and money market items (assets) are deposits at the BoT, deposits at other financial institutions and loans to financial institutions which are short-term or at call. Accordingly, </w:t>
      </w:r>
      <w:r w:rsidR="00122E43" w:rsidRPr="0012708E">
        <w:rPr>
          <w:rFonts w:cs="Times New Roman"/>
          <w:szCs w:val="22"/>
        </w:rPr>
        <w:t>the fair value</w:t>
      </w:r>
      <w:r w:rsidR="004250D4">
        <w:rPr>
          <w:rFonts w:cs="Times New Roman"/>
          <w:szCs w:val="22"/>
        </w:rPr>
        <w:t>s</w:t>
      </w:r>
      <w:r w:rsidR="00122E43" w:rsidRPr="0012708E">
        <w:rPr>
          <w:rFonts w:cs="Times New Roman"/>
          <w:szCs w:val="22"/>
        </w:rPr>
        <w:t xml:space="preserve"> </w:t>
      </w:r>
      <w:r w:rsidR="004250D4">
        <w:rPr>
          <w:rFonts w:cs="Times New Roman"/>
          <w:szCs w:val="22"/>
        </w:rPr>
        <w:t>are</w:t>
      </w:r>
      <w:r w:rsidR="00122E43" w:rsidRPr="0012708E">
        <w:rPr>
          <w:rFonts w:cs="Times New Roman"/>
          <w:szCs w:val="22"/>
        </w:rPr>
        <w:t xml:space="preserve"> </w:t>
      </w:r>
      <w:r w:rsidR="00122E43">
        <w:rPr>
          <w:rFonts w:cs="Times New Roman"/>
          <w:szCs w:val="22"/>
        </w:rPr>
        <w:t>approximated based on</w:t>
      </w:r>
      <w:r w:rsidR="00122E43" w:rsidRPr="0012708E">
        <w:rPr>
          <w:rFonts w:cs="Times New Roman"/>
          <w:szCs w:val="22"/>
        </w:rPr>
        <w:t xml:space="preserve"> the carrying amount</w:t>
      </w:r>
      <w:r w:rsidR="004250D4">
        <w:rPr>
          <w:rFonts w:cs="Times New Roman"/>
          <w:szCs w:val="22"/>
        </w:rPr>
        <w:t>s</w:t>
      </w:r>
      <w:r w:rsidR="00122E43" w:rsidRPr="0012708E">
        <w:rPr>
          <w:rFonts w:cs="Times New Roman"/>
          <w:szCs w:val="22"/>
        </w:rPr>
        <w:t>.</w:t>
      </w:r>
    </w:p>
    <w:p w14:paraId="5CF9171B" w14:textId="77777777" w:rsidR="00BD2289" w:rsidRPr="0012708E" w:rsidRDefault="00BD2289" w:rsidP="00B82AE4">
      <w:pPr>
        <w:spacing w:line="240" w:lineRule="atLeast"/>
        <w:ind w:left="540"/>
        <w:jc w:val="thaiDistribute"/>
        <w:rPr>
          <w:rFonts w:cs="Times New Roman"/>
          <w:noProof/>
          <w:szCs w:val="22"/>
        </w:rPr>
      </w:pPr>
    </w:p>
    <w:p w14:paraId="0A19256E" w14:textId="612FDA49" w:rsidR="00822BA4" w:rsidRDefault="00822BA4" w:rsidP="00822BA4">
      <w:pPr>
        <w:spacing w:line="240" w:lineRule="atLeast"/>
        <w:ind w:left="562" w:hanging="22"/>
        <w:jc w:val="thaiDistribute"/>
        <w:rPr>
          <w:rFonts w:cs="Times New Roman"/>
          <w:noProof/>
          <w:szCs w:val="22"/>
        </w:rPr>
      </w:pPr>
      <w:r w:rsidRPr="00AB5DFA">
        <w:rPr>
          <w:rFonts w:cs="Times New Roman"/>
          <w:noProof/>
          <w:szCs w:val="22"/>
        </w:rPr>
        <w:t>The interbank and money market items (liabilities) are deposits and borrowings from the BoT and other financial institutions. Some are short-term</w:t>
      </w:r>
      <w:r>
        <w:rPr>
          <w:rFonts w:cs="Times New Roman"/>
          <w:noProof/>
          <w:szCs w:val="22"/>
        </w:rPr>
        <w:t xml:space="preserve">, </w:t>
      </w:r>
      <w:r w:rsidRPr="00AB5DFA">
        <w:rPr>
          <w:rFonts w:cs="Times New Roman"/>
          <w:noProof/>
          <w:szCs w:val="22"/>
        </w:rPr>
        <w:t>at call</w:t>
      </w:r>
      <w:r>
        <w:rPr>
          <w:rFonts w:cs="Times New Roman"/>
          <w:noProof/>
          <w:szCs w:val="22"/>
        </w:rPr>
        <w:t xml:space="preserve">, or </w:t>
      </w:r>
      <w:r w:rsidR="00206441">
        <w:rPr>
          <w:rFonts w:cs="Times New Roman"/>
          <w:noProof/>
          <w:szCs w:val="22"/>
        </w:rPr>
        <w:t>have</w:t>
      </w:r>
      <w:r w:rsidR="008D2489">
        <w:rPr>
          <w:rFonts w:cs="Times New Roman"/>
          <w:noProof/>
          <w:szCs w:val="22"/>
        </w:rPr>
        <w:t xml:space="preserve"> floating rate</w:t>
      </w:r>
      <w:r w:rsidRPr="00AB5DFA">
        <w:rPr>
          <w:rFonts w:cs="Times New Roman"/>
          <w:noProof/>
          <w:szCs w:val="22"/>
        </w:rPr>
        <w:t xml:space="preserve">. Accordingly, </w:t>
      </w:r>
      <w:r w:rsidRPr="00AB5DFA">
        <w:rPr>
          <w:rFonts w:cs="Times New Roman"/>
          <w:szCs w:val="22"/>
        </w:rPr>
        <w:t>the fair values are approximated based on the carrying amounts.</w:t>
      </w:r>
      <w:r w:rsidRPr="00AB5DFA">
        <w:rPr>
          <w:rFonts w:cs="Times New Roman"/>
          <w:noProof/>
          <w:szCs w:val="22"/>
        </w:rPr>
        <w:t xml:space="preserve"> Whereas </w:t>
      </w:r>
      <w:r>
        <w:rPr>
          <w:rFonts w:cs="Times New Roman"/>
          <w:noProof/>
          <w:szCs w:val="22"/>
        </w:rPr>
        <w:t xml:space="preserve">fixed rate </w:t>
      </w:r>
      <w:r w:rsidRPr="00AB5DFA">
        <w:rPr>
          <w:rFonts w:cs="Times New Roman"/>
          <w:noProof/>
          <w:szCs w:val="22"/>
        </w:rPr>
        <w:t>deposits and borrowings from other financial institutions with longer than 1-year maturity, the fair values are estimated using discounted cash flow</w:t>
      </w:r>
      <w:r w:rsidR="006545AE">
        <w:rPr>
          <w:rFonts w:cs="Times New Roman"/>
          <w:noProof/>
          <w:szCs w:val="22"/>
        </w:rPr>
        <w:t>s</w:t>
      </w:r>
      <w:r w:rsidRPr="00AB5DFA">
        <w:rPr>
          <w:rFonts w:cs="Times New Roman"/>
          <w:noProof/>
          <w:szCs w:val="22"/>
        </w:rPr>
        <w:t xml:space="preserve"> by current effective interest rates of similar remaining maturities.</w:t>
      </w:r>
    </w:p>
    <w:p w14:paraId="4B89E0CC" w14:textId="4814A02D" w:rsidR="000B7EE2" w:rsidRDefault="00B341B3" w:rsidP="00AA6956">
      <w:pPr>
        <w:rPr>
          <w:rFonts w:cs="Times New Roman"/>
          <w:i/>
          <w:iCs/>
          <w:szCs w:val="22"/>
          <w:lang w:bidi="th-TH"/>
        </w:rPr>
      </w:pPr>
      <w:r>
        <w:rPr>
          <w:rFonts w:cs="Times New Roman"/>
          <w:i/>
          <w:iCs/>
          <w:szCs w:val="22"/>
          <w:lang w:bidi="th-TH"/>
        </w:rPr>
        <w:br w:type="page"/>
      </w:r>
    </w:p>
    <w:p w14:paraId="3DEBC8E9" w14:textId="4581A766" w:rsidR="00016BF1" w:rsidRPr="00AB5DFA" w:rsidRDefault="00016BF1" w:rsidP="00016BF1">
      <w:pPr>
        <w:tabs>
          <w:tab w:val="left" w:pos="540"/>
          <w:tab w:val="left" w:pos="1170"/>
        </w:tabs>
        <w:spacing w:line="240" w:lineRule="atLeast"/>
        <w:ind w:left="540" w:right="9"/>
        <w:jc w:val="thaiDistribute"/>
        <w:rPr>
          <w:rFonts w:cs="Times New Roman"/>
          <w:i/>
          <w:iCs/>
          <w:szCs w:val="22"/>
          <w:lang w:bidi="th-TH"/>
        </w:rPr>
      </w:pPr>
      <w:r w:rsidRPr="00AB5DFA">
        <w:rPr>
          <w:rFonts w:cs="Times New Roman"/>
          <w:i/>
          <w:iCs/>
          <w:szCs w:val="22"/>
          <w:lang w:bidi="th-TH"/>
        </w:rPr>
        <w:t>Derivatives</w:t>
      </w:r>
    </w:p>
    <w:p w14:paraId="198762E5" w14:textId="77777777" w:rsidR="00016BF1" w:rsidRPr="00AB5DFA" w:rsidRDefault="00016BF1" w:rsidP="00016BF1">
      <w:pPr>
        <w:tabs>
          <w:tab w:val="left" w:pos="540"/>
          <w:tab w:val="left" w:pos="1170"/>
        </w:tabs>
        <w:spacing w:line="240" w:lineRule="atLeast"/>
        <w:ind w:left="540" w:right="9"/>
        <w:jc w:val="thaiDistribute"/>
        <w:rPr>
          <w:rFonts w:cs="Times New Roman"/>
          <w:i/>
          <w:iCs/>
          <w:szCs w:val="22"/>
          <w:lang w:bidi="th-TH"/>
        </w:rPr>
      </w:pPr>
    </w:p>
    <w:p w14:paraId="2C72747E" w14:textId="39EC4B51" w:rsidR="00016BF1" w:rsidRPr="00AB5DFA" w:rsidRDefault="00016BF1" w:rsidP="006C173D">
      <w:pPr>
        <w:tabs>
          <w:tab w:val="left" w:pos="540"/>
          <w:tab w:val="left" w:pos="1170"/>
        </w:tabs>
        <w:spacing w:line="240" w:lineRule="atLeast"/>
        <w:ind w:left="540" w:right="9"/>
        <w:jc w:val="thaiDistribute"/>
        <w:rPr>
          <w:rFonts w:cs="Times New Roman"/>
          <w:szCs w:val="22"/>
          <w:lang w:bidi="th-TH"/>
        </w:rPr>
      </w:pPr>
      <w:r w:rsidRPr="00AB5DFA">
        <w:rPr>
          <w:rFonts w:cs="Times New Roman"/>
          <w:szCs w:val="22"/>
          <w:lang w:bidi="th-TH"/>
        </w:rPr>
        <w:t>The fair value of over-the-counter derivatives is based on</w:t>
      </w:r>
      <w:r>
        <w:rPr>
          <w:rFonts w:cs="Times New Roman"/>
          <w:szCs w:val="22"/>
          <w:lang w:bidi="th-TH"/>
        </w:rPr>
        <w:t xml:space="preserve"> dealer price</w:t>
      </w:r>
      <w:r w:rsidRPr="00AB5DFA">
        <w:rPr>
          <w:rFonts w:cs="Times New Roman"/>
          <w:szCs w:val="22"/>
          <w:lang w:bidi="th-TH"/>
        </w:rPr>
        <w:t>. Fair values of derivatives assets reflect the credit risk of the instrument and include adjustment to take into account of credit risk of the counterparty when appropriate.</w:t>
      </w:r>
    </w:p>
    <w:p w14:paraId="4F121DDB" w14:textId="2A87F3B9" w:rsidR="00C53113" w:rsidRPr="00CC3EF9" w:rsidRDefault="00C53113" w:rsidP="00CC3EF9">
      <w:pPr>
        <w:spacing w:line="240" w:lineRule="atLeast"/>
        <w:ind w:left="540"/>
        <w:jc w:val="thaiDistribute"/>
        <w:rPr>
          <w:rFonts w:cs="Times New Roman"/>
          <w:noProof/>
          <w:szCs w:val="22"/>
        </w:rPr>
      </w:pPr>
    </w:p>
    <w:p w14:paraId="39234838" w14:textId="46491AA2" w:rsidR="00BD2289" w:rsidRPr="0012708E" w:rsidRDefault="00BD2289" w:rsidP="00BD2289">
      <w:pPr>
        <w:tabs>
          <w:tab w:val="left" w:pos="540"/>
          <w:tab w:val="left" w:pos="1170"/>
        </w:tabs>
        <w:spacing w:line="240" w:lineRule="atLeast"/>
        <w:ind w:left="540" w:right="9"/>
        <w:jc w:val="thaiDistribute"/>
        <w:rPr>
          <w:rFonts w:cs="Times New Roman"/>
          <w:i/>
          <w:iCs/>
          <w:szCs w:val="22"/>
          <w:lang w:bidi="th-TH"/>
        </w:rPr>
      </w:pPr>
      <w:r w:rsidRPr="0012708E">
        <w:rPr>
          <w:rFonts w:cs="Times New Roman"/>
          <w:i/>
          <w:iCs/>
          <w:szCs w:val="22"/>
          <w:lang w:bidi="th-TH"/>
        </w:rPr>
        <w:t>Investments in debt instruments</w:t>
      </w:r>
    </w:p>
    <w:p w14:paraId="199655C7" w14:textId="77777777" w:rsidR="00BD2289" w:rsidRPr="0012708E" w:rsidRDefault="00BD2289" w:rsidP="00BD2289">
      <w:pPr>
        <w:tabs>
          <w:tab w:val="left" w:pos="540"/>
          <w:tab w:val="left" w:pos="1170"/>
          <w:tab w:val="left" w:pos="9360"/>
        </w:tabs>
        <w:spacing w:line="240" w:lineRule="atLeast"/>
        <w:ind w:left="547"/>
        <w:jc w:val="both"/>
        <w:rPr>
          <w:rFonts w:cs="Times New Roman"/>
          <w:szCs w:val="22"/>
          <w:cs/>
          <w:lang w:bidi="th-TH"/>
        </w:rPr>
      </w:pPr>
    </w:p>
    <w:p w14:paraId="76D6E43F" w14:textId="1F46C6D9" w:rsidR="000A5F0E" w:rsidRPr="0012708E" w:rsidRDefault="003B7468" w:rsidP="00BD2289">
      <w:pPr>
        <w:tabs>
          <w:tab w:val="left" w:pos="540"/>
          <w:tab w:val="left" w:pos="1170"/>
          <w:tab w:val="left" w:pos="9360"/>
        </w:tabs>
        <w:spacing w:line="240" w:lineRule="atLeast"/>
        <w:ind w:left="540" w:right="9"/>
        <w:jc w:val="thaiDistribute"/>
        <w:rPr>
          <w:rFonts w:cs="Times New Roman"/>
          <w:szCs w:val="22"/>
        </w:rPr>
      </w:pPr>
      <w:r w:rsidRPr="00AB5DFA">
        <w:rPr>
          <w:rFonts w:cs="Times New Roman"/>
          <w:szCs w:val="22"/>
        </w:rPr>
        <w:t xml:space="preserve">Fair values of investments in debt instruments are calculated by using the bid prices </w:t>
      </w:r>
      <w:r>
        <w:rPr>
          <w:rFonts w:cs="Times New Roman"/>
          <w:szCs w:val="22"/>
        </w:rPr>
        <w:t xml:space="preserve">and information </w:t>
      </w:r>
      <w:r w:rsidRPr="00AB5DFA">
        <w:rPr>
          <w:rFonts w:cs="Times New Roman"/>
          <w:szCs w:val="22"/>
        </w:rPr>
        <w:t xml:space="preserve">of debt instruments at </w:t>
      </w:r>
      <w:r w:rsidR="005250B8">
        <w:rPr>
          <w:rFonts w:cs="Times New Roman"/>
          <w:szCs w:val="22"/>
        </w:rPr>
        <w:t>t</w:t>
      </w:r>
      <w:r w:rsidRPr="00AB5DFA">
        <w:rPr>
          <w:rFonts w:cs="Times New Roman"/>
          <w:szCs w:val="22"/>
        </w:rPr>
        <w:t>he ThaiBMA or other financial institutions at the reporting date.</w:t>
      </w:r>
    </w:p>
    <w:p w14:paraId="3C6F3FF5" w14:textId="77777777" w:rsidR="009106DE" w:rsidRDefault="009106DE" w:rsidP="00BD2289">
      <w:pPr>
        <w:tabs>
          <w:tab w:val="left" w:pos="540"/>
          <w:tab w:val="left" w:pos="1170"/>
          <w:tab w:val="left" w:pos="9360"/>
        </w:tabs>
        <w:spacing w:line="240" w:lineRule="atLeast"/>
        <w:ind w:left="540" w:right="9"/>
        <w:jc w:val="thaiDistribute"/>
        <w:rPr>
          <w:rFonts w:cs="Times New Roman"/>
          <w:i/>
          <w:iCs/>
          <w:szCs w:val="22"/>
        </w:rPr>
      </w:pPr>
    </w:p>
    <w:p w14:paraId="66FC1C49" w14:textId="0C874503" w:rsidR="00BD2289" w:rsidRPr="0012708E" w:rsidRDefault="00BD2289" w:rsidP="00BD2289">
      <w:pPr>
        <w:tabs>
          <w:tab w:val="left" w:pos="540"/>
          <w:tab w:val="left" w:pos="1170"/>
          <w:tab w:val="left" w:pos="9360"/>
        </w:tabs>
        <w:spacing w:line="240" w:lineRule="atLeast"/>
        <w:ind w:left="540" w:right="9"/>
        <w:jc w:val="thaiDistribute"/>
        <w:rPr>
          <w:rFonts w:cs="Times New Roman"/>
          <w:i/>
          <w:iCs/>
          <w:szCs w:val="22"/>
        </w:rPr>
      </w:pPr>
      <w:r w:rsidRPr="0012708E">
        <w:rPr>
          <w:rFonts w:cs="Times New Roman"/>
          <w:i/>
          <w:iCs/>
          <w:szCs w:val="22"/>
        </w:rPr>
        <w:t>Investments in equity instruments</w:t>
      </w:r>
    </w:p>
    <w:p w14:paraId="70D60D49"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5EC89185" w14:textId="78A7EADD"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r w:rsidRPr="0012708E">
        <w:rPr>
          <w:rFonts w:cs="Times New Roman"/>
          <w:szCs w:val="22"/>
        </w:rPr>
        <w:t xml:space="preserve">Fair values </w:t>
      </w:r>
      <w:r w:rsidR="00122E43">
        <w:rPr>
          <w:rFonts w:cs="Times New Roman"/>
          <w:szCs w:val="22"/>
        </w:rPr>
        <w:t xml:space="preserve">of investments in equity instruments </w:t>
      </w:r>
      <w:r w:rsidRPr="0012708E">
        <w:rPr>
          <w:rFonts w:cs="Times New Roman"/>
          <w:szCs w:val="22"/>
        </w:rPr>
        <w:t>are determined based on the net asset value of the investee company.</w:t>
      </w:r>
    </w:p>
    <w:p w14:paraId="4F8379A7"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i/>
          <w:iCs/>
          <w:szCs w:val="22"/>
        </w:rPr>
      </w:pPr>
    </w:p>
    <w:p w14:paraId="01DEC973" w14:textId="15A763C8" w:rsidR="00BD2289" w:rsidRPr="0012708E" w:rsidRDefault="00BD2289" w:rsidP="00BD2289">
      <w:pPr>
        <w:tabs>
          <w:tab w:val="left" w:pos="540"/>
          <w:tab w:val="left" w:pos="1170"/>
          <w:tab w:val="left" w:pos="9360"/>
        </w:tabs>
        <w:spacing w:line="240" w:lineRule="atLeast"/>
        <w:ind w:left="540" w:right="9"/>
        <w:jc w:val="thaiDistribute"/>
        <w:rPr>
          <w:rFonts w:cs="Times New Roman"/>
          <w:i/>
          <w:iCs/>
          <w:szCs w:val="22"/>
        </w:rPr>
      </w:pPr>
      <w:r w:rsidRPr="0012708E">
        <w:rPr>
          <w:rFonts w:cs="Times New Roman"/>
          <w:i/>
          <w:iCs/>
          <w:szCs w:val="22"/>
        </w:rPr>
        <w:t>Loans to customers</w:t>
      </w:r>
    </w:p>
    <w:p w14:paraId="5AE2E2B8"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4D20918D" w14:textId="5C465447" w:rsidR="00BD2289" w:rsidRPr="0012708E" w:rsidRDefault="004250D4" w:rsidP="00BD2289">
      <w:pPr>
        <w:tabs>
          <w:tab w:val="left" w:pos="540"/>
          <w:tab w:val="left" w:pos="1170"/>
          <w:tab w:val="left" w:pos="9360"/>
        </w:tabs>
        <w:spacing w:line="240" w:lineRule="atLeast"/>
        <w:ind w:left="540" w:right="9"/>
        <w:jc w:val="thaiDistribute"/>
        <w:rPr>
          <w:rFonts w:cs="Times New Roman"/>
          <w:szCs w:val="22"/>
        </w:rPr>
      </w:pPr>
      <w:r>
        <w:rPr>
          <w:rFonts w:cs="Times New Roman"/>
          <w:szCs w:val="22"/>
        </w:rPr>
        <w:t xml:space="preserve">Fair values of </w:t>
      </w:r>
      <w:r w:rsidRPr="0012708E">
        <w:rPr>
          <w:rFonts w:cs="Times New Roman"/>
          <w:szCs w:val="22"/>
        </w:rPr>
        <w:t>floating</w:t>
      </w:r>
      <w:r>
        <w:rPr>
          <w:rFonts w:cs="Times New Roman"/>
          <w:szCs w:val="22"/>
        </w:rPr>
        <w:t xml:space="preserve"> </w:t>
      </w:r>
      <w:r w:rsidRPr="0012708E">
        <w:rPr>
          <w:rFonts w:cs="Times New Roman"/>
          <w:szCs w:val="22"/>
        </w:rPr>
        <w:t xml:space="preserve">rate </w:t>
      </w:r>
      <w:r>
        <w:rPr>
          <w:rFonts w:cs="Times New Roman"/>
          <w:szCs w:val="22"/>
        </w:rPr>
        <w:t>loans to customers are</w:t>
      </w:r>
      <w:r w:rsidR="00BD2289" w:rsidRPr="0012708E">
        <w:rPr>
          <w:rFonts w:cs="Times New Roman"/>
          <w:szCs w:val="22"/>
        </w:rPr>
        <w:t xml:space="preserve"> </w:t>
      </w:r>
      <w:r w:rsidR="00862CD2">
        <w:rPr>
          <w:rFonts w:cs="Times New Roman"/>
          <w:szCs w:val="22"/>
        </w:rPr>
        <w:t>approximated based on</w:t>
      </w:r>
      <w:r w:rsidR="00BD2289" w:rsidRPr="0012708E">
        <w:rPr>
          <w:rFonts w:cs="Times New Roman"/>
          <w:szCs w:val="22"/>
        </w:rPr>
        <w:t xml:space="preserve"> the</w:t>
      </w:r>
      <w:r w:rsidR="00295508">
        <w:rPr>
          <w:rFonts w:cs="Times New Roman"/>
          <w:szCs w:val="22"/>
        </w:rPr>
        <w:t xml:space="preserve"> net</w:t>
      </w:r>
      <w:r w:rsidR="00BD2289" w:rsidRPr="0012708E">
        <w:rPr>
          <w:rFonts w:cs="Times New Roman"/>
          <w:szCs w:val="22"/>
        </w:rPr>
        <w:t xml:space="preserve"> carrying amount</w:t>
      </w:r>
      <w:r w:rsidR="00FA4F92">
        <w:rPr>
          <w:rFonts w:cs="Times New Roman"/>
          <w:szCs w:val="22"/>
        </w:rPr>
        <w:t>s</w:t>
      </w:r>
      <w:r w:rsidR="00BD2289" w:rsidRPr="0012708E">
        <w:rPr>
          <w:rFonts w:cs="Times New Roman"/>
          <w:szCs w:val="22"/>
        </w:rPr>
        <w:t>.</w:t>
      </w:r>
    </w:p>
    <w:p w14:paraId="757C9D7E"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rPr>
      </w:pPr>
    </w:p>
    <w:p w14:paraId="48B2F1B8" w14:textId="3A32F28E" w:rsidR="00BD2289" w:rsidRPr="0012708E" w:rsidRDefault="004250D4" w:rsidP="00BD2289">
      <w:pPr>
        <w:tabs>
          <w:tab w:val="left" w:pos="540"/>
          <w:tab w:val="left" w:pos="1170"/>
          <w:tab w:val="left" w:pos="9630"/>
        </w:tabs>
        <w:spacing w:line="240" w:lineRule="atLeast"/>
        <w:ind w:left="540" w:right="14"/>
        <w:jc w:val="thaiDistribute"/>
        <w:rPr>
          <w:rFonts w:cs="Times New Roman"/>
        </w:rPr>
      </w:pPr>
      <w:r w:rsidRPr="00BF69E4">
        <w:rPr>
          <w:rFonts w:cs="Times New Roman"/>
        </w:rPr>
        <w:t xml:space="preserve">Fair values of </w:t>
      </w:r>
      <w:r w:rsidR="00BD2289" w:rsidRPr="00BF69E4">
        <w:rPr>
          <w:rFonts w:cs="Times New Roman"/>
        </w:rPr>
        <w:t>fixed rate loans</w:t>
      </w:r>
      <w:r w:rsidR="00D44D36" w:rsidRPr="00BF69E4">
        <w:rPr>
          <w:rFonts w:cs="Times New Roman"/>
        </w:rPr>
        <w:t xml:space="preserve"> to customers</w:t>
      </w:r>
      <w:r w:rsidR="00BD2289" w:rsidRPr="00BF69E4">
        <w:rPr>
          <w:rFonts w:cs="Times New Roman"/>
        </w:rPr>
        <w:t xml:space="preserve"> </w:t>
      </w:r>
      <w:r w:rsidR="00CA2E89" w:rsidRPr="00EC65EE">
        <w:rPr>
          <w:rFonts w:cs="Times New Roman"/>
        </w:rPr>
        <w:t>which</w:t>
      </w:r>
      <w:r w:rsidRPr="00BF69E4">
        <w:rPr>
          <w:rFonts w:cs="Times New Roman"/>
        </w:rPr>
        <w:t xml:space="preserve"> </w:t>
      </w:r>
      <w:r w:rsidR="00BD2289" w:rsidRPr="00BF69E4">
        <w:rPr>
          <w:rFonts w:cs="Times New Roman"/>
        </w:rPr>
        <w:t xml:space="preserve">are not </w:t>
      </w:r>
      <w:r w:rsidR="00DD7645" w:rsidRPr="00BF69E4">
        <w:rPr>
          <w:rFonts w:cs="Times New Roman"/>
        </w:rPr>
        <w:t>credit-impaired</w:t>
      </w:r>
      <w:r w:rsidR="00BD2289" w:rsidRPr="00BF69E4">
        <w:rPr>
          <w:rFonts w:cs="Times New Roman"/>
        </w:rPr>
        <w:t xml:space="preserve"> </w:t>
      </w:r>
      <w:r w:rsidR="00B43AB3" w:rsidRPr="00EC65EE">
        <w:rPr>
          <w:rFonts w:cs="Times New Roman"/>
        </w:rPr>
        <w:t>and have the effective rate</w:t>
      </w:r>
      <w:r w:rsidR="00B73F63" w:rsidRPr="00EC65EE">
        <w:rPr>
          <w:rFonts w:cs="Times New Roman"/>
        </w:rPr>
        <w:t xml:space="preserve"> assessed by the management to be a reasonable approximation of market effective</w:t>
      </w:r>
      <w:r w:rsidR="00C11808" w:rsidRPr="00EC65EE">
        <w:rPr>
          <w:rFonts w:cs="Times New Roman"/>
        </w:rPr>
        <w:t xml:space="preserve"> </w:t>
      </w:r>
      <w:r w:rsidR="00B73F63" w:rsidRPr="00EC65EE">
        <w:rPr>
          <w:rFonts w:cs="Times New Roman"/>
        </w:rPr>
        <w:t>rate</w:t>
      </w:r>
      <w:r w:rsidR="001F4AAD" w:rsidRPr="00EC65EE">
        <w:rPr>
          <w:rFonts w:cs="Times New Roman"/>
        </w:rPr>
        <w:t xml:space="preserve"> </w:t>
      </w:r>
      <w:r w:rsidR="00B73F63" w:rsidRPr="00EC65EE">
        <w:rPr>
          <w:rFonts w:cs="Times New Roman"/>
        </w:rPr>
        <w:t>are approximated based o</w:t>
      </w:r>
      <w:r w:rsidR="001F4AAD" w:rsidRPr="00EC65EE">
        <w:rPr>
          <w:rFonts w:cs="Times New Roman"/>
        </w:rPr>
        <w:t>n the net car</w:t>
      </w:r>
      <w:r w:rsidR="00293F0F" w:rsidRPr="00EC65EE">
        <w:rPr>
          <w:rFonts w:cs="Times New Roman"/>
        </w:rPr>
        <w:t>ry</w:t>
      </w:r>
      <w:r w:rsidR="001F4AAD" w:rsidRPr="00EC65EE">
        <w:rPr>
          <w:rFonts w:cs="Times New Roman"/>
        </w:rPr>
        <w:t>ing amount</w:t>
      </w:r>
      <w:r w:rsidR="008F7F7B">
        <w:rPr>
          <w:rFonts w:cs="Times New Roman"/>
        </w:rPr>
        <w:t>s</w:t>
      </w:r>
      <w:r w:rsidR="001C6C52">
        <w:rPr>
          <w:rFonts w:cs="Times New Roman"/>
        </w:rPr>
        <w:t>.</w:t>
      </w:r>
    </w:p>
    <w:p w14:paraId="13EFFEEE"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0467BEA0" w14:textId="54826EDB" w:rsidR="00BD2289" w:rsidRPr="0012708E" w:rsidRDefault="004250D4" w:rsidP="00BD2289">
      <w:pPr>
        <w:tabs>
          <w:tab w:val="left" w:pos="540"/>
          <w:tab w:val="left" w:pos="1170"/>
          <w:tab w:val="left" w:pos="9360"/>
        </w:tabs>
        <w:spacing w:line="240" w:lineRule="atLeast"/>
        <w:ind w:left="540" w:right="9"/>
        <w:jc w:val="thaiDistribute"/>
        <w:rPr>
          <w:rFonts w:cs="Times New Roman"/>
          <w:szCs w:val="22"/>
        </w:rPr>
      </w:pPr>
      <w:r>
        <w:rPr>
          <w:rFonts w:cs="Times New Roman"/>
          <w:szCs w:val="22"/>
        </w:rPr>
        <w:t>Fair values of</w:t>
      </w:r>
      <w:r w:rsidRPr="0012708E">
        <w:rPr>
          <w:rFonts w:cs="Times New Roman"/>
          <w:szCs w:val="22"/>
        </w:rPr>
        <w:t xml:space="preserve"> </w:t>
      </w:r>
      <w:r w:rsidR="00BD2289" w:rsidRPr="0012708E">
        <w:rPr>
          <w:rFonts w:cs="Times New Roman"/>
          <w:szCs w:val="22"/>
        </w:rPr>
        <w:t>credit-impaired</w:t>
      </w:r>
      <w:r w:rsidR="00BD2289" w:rsidRPr="0012708E">
        <w:rPr>
          <w:rFonts w:cs="Times New Roman"/>
          <w:i/>
          <w:iCs/>
        </w:rPr>
        <w:t xml:space="preserve"> </w:t>
      </w:r>
      <w:r w:rsidR="00BD2289" w:rsidRPr="0012708E">
        <w:rPr>
          <w:rFonts w:cs="Times New Roman"/>
          <w:szCs w:val="22"/>
        </w:rPr>
        <w:t>fixed rate loans</w:t>
      </w:r>
      <w:r w:rsidR="00D44D36" w:rsidRPr="0012708E">
        <w:rPr>
          <w:rFonts w:cs="Times New Roman"/>
          <w:szCs w:val="22"/>
        </w:rPr>
        <w:t xml:space="preserve"> to customers</w:t>
      </w:r>
      <w:r>
        <w:rPr>
          <w:rFonts w:cs="Times New Roman"/>
          <w:szCs w:val="22"/>
        </w:rPr>
        <w:t xml:space="preserve"> are</w:t>
      </w:r>
      <w:r w:rsidR="00BD2289" w:rsidRPr="0012708E">
        <w:rPr>
          <w:rFonts w:cs="Times New Roman"/>
          <w:szCs w:val="22"/>
        </w:rPr>
        <w:t xml:space="preserve"> </w:t>
      </w:r>
      <w:r w:rsidR="00862CD2">
        <w:rPr>
          <w:rFonts w:cs="Times New Roman"/>
          <w:szCs w:val="22"/>
        </w:rPr>
        <w:t xml:space="preserve">approximated </w:t>
      </w:r>
      <w:r w:rsidR="00572817">
        <w:rPr>
          <w:rFonts w:cs="Times New Roman"/>
          <w:szCs w:val="22"/>
        </w:rPr>
        <w:t xml:space="preserve">based </w:t>
      </w:r>
      <w:r w:rsidR="00862CD2">
        <w:rPr>
          <w:rFonts w:cs="Times New Roman"/>
          <w:szCs w:val="22"/>
        </w:rPr>
        <w:t>on</w:t>
      </w:r>
      <w:r w:rsidR="00BD2289" w:rsidRPr="0012708E">
        <w:rPr>
          <w:rFonts w:cs="Times New Roman"/>
          <w:szCs w:val="22"/>
        </w:rPr>
        <w:t xml:space="preserve"> the </w:t>
      </w:r>
      <w:r w:rsidR="00DD7645" w:rsidRPr="0012708E">
        <w:rPr>
          <w:rFonts w:cs="Times New Roman"/>
          <w:szCs w:val="22"/>
        </w:rPr>
        <w:t xml:space="preserve">net </w:t>
      </w:r>
      <w:r w:rsidR="00BD2289" w:rsidRPr="0012708E">
        <w:rPr>
          <w:rFonts w:cs="Times New Roman"/>
          <w:szCs w:val="22"/>
        </w:rPr>
        <w:t>carrying amount</w:t>
      </w:r>
      <w:r w:rsidR="00FA4F92">
        <w:rPr>
          <w:rFonts w:cs="Times New Roman"/>
          <w:szCs w:val="22"/>
        </w:rPr>
        <w:t>s</w:t>
      </w:r>
      <w:r w:rsidR="00BD2289" w:rsidRPr="0012708E">
        <w:rPr>
          <w:rFonts w:cs="Times New Roman"/>
          <w:szCs w:val="22"/>
        </w:rPr>
        <w:t>.</w:t>
      </w:r>
    </w:p>
    <w:p w14:paraId="1B08C24A"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3A125345"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r w:rsidRPr="0012708E">
        <w:rPr>
          <w:rFonts w:cs="Times New Roman"/>
          <w:i/>
          <w:iCs/>
          <w:szCs w:val="22"/>
        </w:rPr>
        <w:t>Deposits</w:t>
      </w:r>
    </w:p>
    <w:p w14:paraId="6C11555B"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6D767CBF" w14:textId="321C1B05" w:rsidR="00C22916" w:rsidRPr="00AB5DFA" w:rsidRDefault="00C22916" w:rsidP="00C22916">
      <w:pPr>
        <w:tabs>
          <w:tab w:val="left" w:pos="540"/>
          <w:tab w:val="left" w:pos="1170"/>
          <w:tab w:val="left" w:pos="9360"/>
        </w:tabs>
        <w:spacing w:line="240" w:lineRule="atLeast"/>
        <w:ind w:left="540" w:right="9"/>
        <w:jc w:val="thaiDistribute"/>
        <w:rPr>
          <w:rFonts w:cs="Times New Roman"/>
          <w:szCs w:val="22"/>
        </w:rPr>
      </w:pPr>
      <w:r w:rsidRPr="00AB5DFA">
        <w:rPr>
          <w:rFonts w:cs="Times New Roman"/>
          <w:szCs w:val="22"/>
        </w:rPr>
        <w:t>Deposits are saving deposits, current accounts, fixed or certificate of deposits. These deposits are typically short-term or at call in nature. The management has assessed the existing effective</w:t>
      </w:r>
      <w:r>
        <w:rPr>
          <w:rFonts w:cs="Times New Roman"/>
          <w:szCs w:val="22"/>
        </w:rPr>
        <w:t xml:space="preserve"> interest</w:t>
      </w:r>
      <w:r w:rsidRPr="00AB5DFA">
        <w:rPr>
          <w:rFonts w:cs="Times New Roman"/>
          <w:szCs w:val="22"/>
        </w:rPr>
        <w:t xml:space="preserve"> rate of the deposit is a reasonable approximation of market effective</w:t>
      </w:r>
      <w:r w:rsidR="00C11808">
        <w:rPr>
          <w:rFonts w:cs="Times New Roman"/>
          <w:szCs w:val="22"/>
        </w:rPr>
        <w:t xml:space="preserve"> </w:t>
      </w:r>
      <w:r w:rsidRPr="00AB5DFA">
        <w:rPr>
          <w:rFonts w:cs="Times New Roman"/>
          <w:szCs w:val="22"/>
        </w:rPr>
        <w:t>rate. Accordingly, fair values of saving deposits, current accounts and fixed or certificate of deposits with the 1-year maturity or less are approximated based on the carrying amounts. Whereas fixed or certificate of deposits with longer than 1-year maturity, the fair values are estimated using discounted cash flow</w:t>
      </w:r>
      <w:r w:rsidR="009106DE">
        <w:rPr>
          <w:rFonts w:cs="Times New Roman"/>
          <w:szCs w:val="22"/>
        </w:rPr>
        <w:t>s</w:t>
      </w:r>
      <w:r w:rsidRPr="00AB5DFA">
        <w:rPr>
          <w:rFonts w:cs="Times New Roman"/>
          <w:szCs w:val="22"/>
        </w:rPr>
        <w:t>, applying current effective interest rates offered for fixed deposits of similar remaining maturities.</w:t>
      </w:r>
    </w:p>
    <w:p w14:paraId="7616C9BF"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i/>
          <w:iCs/>
        </w:rPr>
      </w:pPr>
    </w:p>
    <w:p w14:paraId="63468C4F"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i/>
          <w:iCs/>
        </w:rPr>
      </w:pPr>
      <w:r w:rsidRPr="0012708E">
        <w:rPr>
          <w:rFonts w:cs="Times New Roman"/>
          <w:i/>
          <w:iCs/>
        </w:rPr>
        <w:t>Liabilities payable on demand</w:t>
      </w:r>
    </w:p>
    <w:p w14:paraId="2481B081"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rPr>
      </w:pPr>
    </w:p>
    <w:p w14:paraId="1E5D1DBB" w14:textId="2AE39962" w:rsidR="00BD2289" w:rsidRDefault="00BD2289" w:rsidP="00BD2289">
      <w:pPr>
        <w:tabs>
          <w:tab w:val="left" w:pos="540"/>
          <w:tab w:val="left" w:pos="1170"/>
          <w:tab w:val="left" w:pos="9630"/>
        </w:tabs>
        <w:spacing w:line="240" w:lineRule="atLeast"/>
        <w:ind w:left="540" w:right="14"/>
        <w:jc w:val="thaiDistribute"/>
        <w:rPr>
          <w:rFonts w:cs="Times New Roman"/>
        </w:rPr>
      </w:pPr>
      <w:r w:rsidRPr="0012708E">
        <w:rPr>
          <w:rFonts w:cs="Times New Roman"/>
        </w:rPr>
        <w:t xml:space="preserve">Liabilities payable on demand are call liabilities. Accordingly, the </w:t>
      </w:r>
      <w:r w:rsidR="00862CD2">
        <w:rPr>
          <w:rFonts w:cs="Times New Roman"/>
        </w:rPr>
        <w:t>fair value</w:t>
      </w:r>
      <w:r w:rsidR="00FA4F92">
        <w:rPr>
          <w:rFonts w:cs="Times New Roman"/>
        </w:rPr>
        <w:t>s</w:t>
      </w:r>
      <w:r w:rsidR="00862CD2">
        <w:rPr>
          <w:rFonts w:cs="Times New Roman"/>
        </w:rPr>
        <w:t xml:space="preserve"> </w:t>
      </w:r>
      <w:r w:rsidR="00FA4F92">
        <w:rPr>
          <w:rFonts w:cs="Times New Roman"/>
        </w:rPr>
        <w:t>are</w:t>
      </w:r>
      <w:r w:rsidR="00862CD2">
        <w:rPr>
          <w:rFonts w:cs="Times New Roman"/>
        </w:rPr>
        <w:t xml:space="preserve"> approximated based on the carrying amount</w:t>
      </w:r>
      <w:r w:rsidR="00FA4F92">
        <w:rPr>
          <w:rFonts w:cs="Times New Roman"/>
        </w:rPr>
        <w:t>s</w:t>
      </w:r>
      <w:r w:rsidR="00862CD2">
        <w:rPr>
          <w:rFonts w:cs="Times New Roman"/>
        </w:rPr>
        <w:t>.</w:t>
      </w:r>
    </w:p>
    <w:p w14:paraId="76D49588" w14:textId="77777777" w:rsidR="005D57AE" w:rsidRPr="0012708E" w:rsidRDefault="005D57AE" w:rsidP="00BD2289">
      <w:pPr>
        <w:tabs>
          <w:tab w:val="left" w:pos="540"/>
          <w:tab w:val="left" w:pos="1170"/>
          <w:tab w:val="left" w:pos="9630"/>
        </w:tabs>
        <w:spacing w:line="240" w:lineRule="atLeast"/>
        <w:ind w:left="540" w:right="14"/>
        <w:jc w:val="thaiDistribute"/>
        <w:rPr>
          <w:rFonts w:cs="Times New Roman"/>
        </w:rPr>
      </w:pPr>
    </w:p>
    <w:p w14:paraId="6D69BF13" w14:textId="6EBA0A78" w:rsidR="002E613E" w:rsidRPr="0012708E" w:rsidRDefault="002E613E" w:rsidP="002E613E">
      <w:pPr>
        <w:tabs>
          <w:tab w:val="left" w:pos="540"/>
          <w:tab w:val="left" w:pos="1170"/>
          <w:tab w:val="left" w:pos="9630"/>
        </w:tabs>
        <w:spacing w:line="240" w:lineRule="atLeast"/>
        <w:ind w:left="540" w:right="14"/>
        <w:jc w:val="thaiDistribute"/>
        <w:rPr>
          <w:rFonts w:cs="Times New Roman"/>
          <w:i/>
          <w:iCs/>
        </w:rPr>
      </w:pPr>
      <w:r w:rsidRPr="0012708E">
        <w:rPr>
          <w:rFonts w:cs="Times New Roman"/>
          <w:i/>
          <w:iCs/>
        </w:rPr>
        <w:t>Debt issued and borrowings</w:t>
      </w:r>
      <w:r w:rsidR="001C6C52">
        <w:rPr>
          <w:rFonts w:cs="Times New Roman"/>
          <w:i/>
          <w:iCs/>
        </w:rPr>
        <w:t xml:space="preserve"> </w:t>
      </w:r>
    </w:p>
    <w:p w14:paraId="65AE675E" w14:textId="6EC05CB5" w:rsidR="002E613E" w:rsidRPr="0012708E" w:rsidRDefault="002E613E" w:rsidP="00BD2289">
      <w:pPr>
        <w:tabs>
          <w:tab w:val="left" w:pos="540"/>
          <w:tab w:val="left" w:pos="1170"/>
          <w:tab w:val="left" w:pos="9630"/>
        </w:tabs>
        <w:spacing w:line="240" w:lineRule="atLeast"/>
        <w:ind w:left="540" w:right="14"/>
        <w:jc w:val="thaiDistribute"/>
        <w:rPr>
          <w:rFonts w:cs="Times New Roman"/>
        </w:rPr>
      </w:pPr>
    </w:p>
    <w:p w14:paraId="3D7B75BF" w14:textId="64A6D83A" w:rsidR="002E613E" w:rsidRPr="0012708E" w:rsidRDefault="00FA4F92" w:rsidP="002E613E">
      <w:pPr>
        <w:tabs>
          <w:tab w:val="left" w:pos="540"/>
          <w:tab w:val="left" w:pos="1170"/>
          <w:tab w:val="left" w:pos="9630"/>
        </w:tabs>
        <w:spacing w:line="240" w:lineRule="atLeast"/>
        <w:ind w:left="540" w:right="14"/>
        <w:jc w:val="thaiDistribute"/>
        <w:rPr>
          <w:rFonts w:cs="Times New Roman"/>
        </w:rPr>
      </w:pPr>
      <w:r>
        <w:rPr>
          <w:rFonts w:cs="Times New Roman"/>
        </w:rPr>
        <w:t>F</w:t>
      </w:r>
      <w:r w:rsidR="002E613E" w:rsidRPr="0012708E">
        <w:rPr>
          <w:rFonts w:cs="Times New Roman"/>
        </w:rPr>
        <w:t>air value</w:t>
      </w:r>
      <w:r>
        <w:rPr>
          <w:rFonts w:cs="Times New Roman"/>
        </w:rPr>
        <w:t>s are</w:t>
      </w:r>
      <w:r w:rsidR="002E613E" w:rsidRPr="0012708E">
        <w:rPr>
          <w:rFonts w:cs="Times New Roman"/>
        </w:rPr>
        <w:t xml:space="preserve"> approximated based on the carrying amount</w:t>
      </w:r>
      <w:r>
        <w:rPr>
          <w:rFonts w:cs="Times New Roman"/>
        </w:rPr>
        <w:t>s</w:t>
      </w:r>
      <w:r w:rsidR="002E613E" w:rsidRPr="0012708E">
        <w:rPr>
          <w:rFonts w:cs="Times New Roman"/>
        </w:rPr>
        <w:t>, except for the fair value</w:t>
      </w:r>
      <w:r>
        <w:rPr>
          <w:rFonts w:cs="Times New Roman"/>
        </w:rPr>
        <w:t>s</w:t>
      </w:r>
      <w:r w:rsidR="002E613E" w:rsidRPr="0012708E">
        <w:rPr>
          <w:rFonts w:cs="Times New Roman"/>
        </w:rPr>
        <w:t xml:space="preserve"> of fixed rate items with remaining maturity period greater than 1 year which is calculated based on the present value of future cash flows of principal and interest, discounted at the market interest rate at the reporting date, in case where there is no active market</w:t>
      </w:r>
      <w:r w:rsidR="00987A63" w:rsidRPr="0012708E">
        <w:rPr>
          <w:rFonts w:cs="Times New Roman"/>
        </w:rPr>
        <w:t>.</w:t>
      </w:r>
    </w:p>
    <w:p w14:paraId="1AC47D9F" w14:textId="77777777" w:rsidR="002E613E" w:rsidRPr="0012708E" w:rsidRDefault="002E613E" w:rsidP="002E613E">
      <w:pPr>
        <w:tabs>
          <w:tab w:val="left" w:pos="540"/>
          <w:tab w:val="left" w:pos="1170"/>
          <w:tab w:val="left" w:pos="9630"/>
        </w:tabs>
        <w:spacing w:line="240" w:lineRule="atLeast"/>
        <w:ind w:left="540" w:right="14"/>
        <w:jc w:val="thaiDistribute"/>
        <w:rPr>
          <w:rFonts w:cs="Times New Roman"/>
        </w:rPr>
      </w:pPr>
    </w:p>
    <w:p w14:paraId="3F552BA0"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i/>
          <w:iCs/>
        </w:rPr>
      </w:pPr>
      <w:r w:rsidRPr="0012708E">
        <w:rPr>
          <w:rFonts w:cs="Times New Roman"/>
          <w:i/>
          <w:iCs/>
        </w:rPr>
        <w:t xml:space="preserve">Other financial instruments </w:t>
      </w:r>
    </w:p>
    <w:p w14:paraId="4177627B" w14:textId="77777777" w:rsidR="00BD2289" w:rsidRPr="00EC65EE" w:rsidRDefault="00BD2289" w:rsidP="00BD2289">
      <w:pPr>
        <w:tabs>
          <w:tab w:val="left" w:pos="540"/>
          <w:tab w:val="left" w:pos="1170"/>
          <w:tab w:val="left" w:pos="9630"/>
        </w:tabs>
        <w:spacing w:line="240" w:lineRule="atLeast"/>
        <w:ind w:left="540" w:right="14"/>
        <w:jc w:val="thaiDistribute"/>
        <w:rPr>
          <w:rFonts w:cs="Times New Roman"/>
        </w:rPr>
      </w:pPr>
    </w:p>
    <w:p w14:paraId="1C09DBDB" w14:textId="0620BAD5" w:rsidR="00BD2289" w:rsidRPr="0012708E" w:rsidRDefault="00FA4F92" w:rsidP="00BD2289">
      <w:pPr>
        <w:tabs>
          <w:tab w:val="left" w:pos="540"/>
          <w:tab w:val="left" w:pos="1170"/>
          <w:tab w:val="left" w:pos="9630"/>
        </w:tabs>
        <w:spacing w:line="240" w:lineRule="atLeast"/>
        <w:ind w:left="540" w:right="14"/>
        <w:jc w:val="thaiDistribute"/>
        <w:rPr>
          <w:rFonts w:cs="Times New Roman"/>
        </w:rPr>
      </w:pPr>
      <w:r>
        <w:rPr>
          <w:rFonts w:cs="Times New Roman"/>
        </w:rPr>
        <w:t>F</w:t>
      </w:r>
      <w:r w:rsidR="00BD2289" w:rsidRPr="0012708E">
        <w:rPr>
          <w:rFonts w:cs="Times New Roman"/>
        </w:rPr>
        <w:t>air value</w:t>
      </w:r>
      <w:r>
        <w:rPr>
          <w:rFonts w:cs="Times New Roman"/>
        </w:rPr>
        <w:t>s</w:t>
      </w:r>
      <w:r w:rsidR="00BD2289" w:rsidRPr="0012708E">
        <w:rPr>
          <w:rFonts w:cs="Times New Roman"/>
        </w:rPr>
        <w:t xml:space="preserve"> of other financial instruments </w:t>
      </w:r>
      <w:r>
        <w:rPr>
          <w:rFonts w:cs="Times New Roman"/>
        </w:rPr>
        <w:t>are</w:t>
      </w:r>
      <w:r w:rsidR="00862CD2">
        <w:rPr>
          <w:rFonts w:cs="Times New Roman"/>
        </w:rPr>
        <w:t xml:space="preserve"> </w:t>
      </w:r>
      <w:r w:rsidR="00BD2289" w:rsidRPr="0012708E">
        <w:rPr>
          <w:rFonts w:cs="Times New Roman"/>
        </w:rPr>
        <w:t>approximate</w:t>
      </w:r>
      <w:r w:rsidR="00862CD2">
        <w:rPr>
          <w:rFonts w:cs="Times New Roman"/>
        </w:rPr>
        <w:t>d based on</w:t>
      </w:r>
      <w:r w:rsidR="00BD2289" w:rsidRPr="0012708E">
        <w:rPr>
          <w:rFonts w:cs="Times New Roman"/>
        </w:rPr>
        <w:t xml:space="preserve"> the carrying </w:t>
      </w:r>
      <w:r w:rsidR="00862CD2">
        <w:rPr>
          <w:rFonts w:cs="Times New Roman"/>
        </w:rPr>
        <w:t>amount</w:t>
      </w:r>
      <w:r>
        <w:rPr>
          <w:rFonts w:cs="Times New Roman"/>
        </w:rPr>
        <w:t>s</w:t>
      </w:r>
      <w:r w:rsidR="00862CD2">
        <w:rPr>
          <w:rFonts w:cs="Times New Roman"/>
        </w:rPr>
        <w:t>.</w:t>
      </w:r>
    </w:p>
    <w:p w14:paraId="0D5B8C5F" w14:textId="4FC6E5F3" w:rsidR="001137C0" w:rsidRPr="000E2F63" w:rsidRDefault="00B341B3" w:rsidP="00AA6956">
      <w:pPr>
        <w:rPr>
          <w:rFonts w:cs="Times New Roman"/>
        </w:rPr>
      </w:pPr>
      <w:r>
        <w:rPr>
          <w:rFonts w:cs="Times New Roman"/>
        </w:rPr>
        <w:br w:type="page"/>
      </w:r>
    </w:p>
    <w:p w14:paraId="1B1357AB" w14:textId="71A2B739" w:rsidR="0061423C" w:rsidRPr="0012708E" w:rsidRDefault="00186847" w:rsidP="0061423C">
      <w:pPr>
        <w:pStyle w:val="block"/>
        <w:spacing w:after="0" w:line="240" w:lineRule="atLeast"/>
        <w:ind w:right="-7" w:hanging="567"/>
        <w:jc w:val="both"/>
        <w:rPr>
          <w:rFonts w:cs="Times New Roman"/>
          <w:b/>
          <w:bCs/>
          <w:sz w:val="24"/>
          <w:szCs w:val="24"/>
          <w:lang w:val="en-GB" w:bidi="th-TH"/>
        </w:rPr>
      </w:pPr>
      <w:r>
        <w:rPr>
          <w:b/>
          <w:bCs/>
          <w:sz w:val="24"/>
          <w:szCs w:val="30"/>
          <w:lang w:val="en-US" w:bidi="th-TH"/>
        </w:rPr>
        <w:t>6</w:t>
      </w:r>
      <w:r w:rsidR="00365E1C" w:rsidRPr="0012708E">
        <w:rPr>
          <w:rFonts w:cs="Times New Roman"/>
          <w:b/>
          <w:bCs/>
          <w:sz w:val="24"/>
          <w:szCs w:val="24"/>
          <w:lang w:val="en-GB" w:bidi="th-TH"/>
        </w:rPr>
        <w:tab/>
      </w:r>
      <w:r w:rsidR="284EA72C" w:rsidRPr="0012708E">
        <w:rPr>
          <w:rFonts w:cs="Times New Roman"/>
          <w:b/>
          <w:bCs/>
          <w:sz w:val="24"/>
          <w:szCs w:val="24"/>
          <w:lang w:val="en-GB"/>
        </w:rPr>
        <w:t>Maintenance of capital fund</w:t>
      </w:r>
    </w:p>
    <w:p w14:paraId="5016FF4E" w14:textId="77777777" w:rsidR="0061423C" w:rsidRPr="0012708E" w:rsidRDefault="0061423C" w:rsidP="0061423C">
      <w:pPr>
        <w:pStyle w:val="Heading1"/>
        <w:numPr>
          <w:ilvl w:val="0"/>
          <w:numId w:val="0"/>
        </w:numPr>
        <w:spacing w:before="0" w:after="0" w:line="240" w:lineRule="atLeast"/>
        <w:ind w:left="540"/>
        <w:rPr>
          <w:rFonts w:cs="Times New Roman"/>
          <w:b w:val="0"/>
          <w:bCs/>
          <w:i w:val="0"/>
          <w:iCs/>
          <w:sz w:val="22"/>
          <w:szCs w:val="22"/>
        </w:rPr>
      </w:pPr>
    </w:p>
    <w:p w14:paraId="1D4D386B" w14:textId="77777777" w:rsidR="0061423C" w:rsidRPr="0012708E" w:rsidRDefault="0061423C" w:rsidP="0061423C">
      <w:pPr>
        <w:ind w:left="560"/>
        <w:jc w:val="thaiDistribute"/>
        <w:rPr>
          <w:rFonts w:cs="Times New Roman"/>
          <w:color w:val="000000"/>
          <w:szCs w:val="22"/>
          <w:lang w:eastAsia="en-GB" w:bidi="th-TH"/>
        </w:rPr>
      </w:pPr>
      <w:r w:rsidRPr="0012708E">
        <w:rPr>
          <w:rFonts w:cs="Times New Roman"/>
          <w:color w:val="000000"/>
          <w:szCs w:val="22"/>
          <w:lang w:eastAsia="en-GB" w:bidi="th-TH"/>
        </w:rPr>
        <w:t>The Bank’s objectives when managing capital are to safeguard the ability to continue as a going concern in order to provide returns for shareholders and benefits for other stakeholders, and to maintain an optimal capital structure to reduce the cost of capital.</w:t>
      </w:r>
    </w:p>
    <w:p w14:paraId="1A4BC8E3" w14:textId="77777777" w:rsidR="00C11808" w:rsidRDefault="00C11808" w:rsidP="0061423C">
      <w:pPr>
        <w:ind w:left="560"/>
        <w:jc w:val="thaiDistribute"/>
        <w:rPr>
          <w:rFonts w:cs="Times New Roman"/>
          <w:color w:val="000000"/>
          <w:szCs w:val="22"/>
          <w:lang w:eastAsia="en-GB" w:bidi="th-TH"/>
        </w:rPr>
      </w:pPr>
    </w:p>
    <w:p w14:paraId="049C49CF" w14:textId="6F1BD874" w:rsidR="0061423C" w:rsidRPr="0012708E" w:rsidRDefault="0061423C" w:rsidP="0061423C">
      <w:pPr>
        <w:ind w:left="560"/>
        <w:jc w:val="thaiDistribute"/>
        <w:rPr>
          <w:rFonts w:cs="Times New Roman"/>
          <w:color w:val="000000"/>
          <w:szCs w:val="22"/>
          <w:lang w:eastAsia="en-GB" w:bidi="th-TH"/>
        </w:rPr>
      </w:pPr>
      <w:r w:rsidRPr="0012708E">
        <w:rPr>
          <w:rFonts w:cs="Times New Roman"/>
          <w:color w:val="000000"/>
          <w:szCs w:val="22"/>
          <w:lang w:eastAsia="en-GB" w:bidi="th-TH"/>
        </w:rPr>
        <w:t>In order to maintain or adjust the capital structure, the Bank may adjust the amount of dividends paid to shareholders, return capital to shareholders, issue new shares or sell assets to reduce debt obligations.</w:t>
      </w:r>
    </w:p>
    <w:p w14:paraId="7AC843E4" w14:textId="77777777" w:rsidR="0061423C" w:rsidRPr="0012708E" w:rsidRDefault="0061423C" w:rsidP="0076273A">
      <w:pPr>
        <w:ind w:left="560"/>
        <w:jc w:val="thaiDistribute"/>
        <w:rPr>
          <w:rFonts w:cs="Times New Roman"/>
          <w:color w:val="000000"/>
          <w:szCs w:val="22"/>
          <w:lang w:eastAsia="en-GB" w:bidi="th-TH"/>
        </w:rPr>
      </w:pPr>
    </w:p>
    <w:p w14:paraId="387D07B5" w14:textId="560F92EA" w:rsidR="0061423C" w:rsidRDefault="00DD7645" w:rsidP="00190C0E">
      <w:pPr>
        <w:ind w:left="560"/>
        <w:jc w:val="thaiDistribute"/>
        <w:rPr>
          <w:rFonts w:cs="Times New Roman"/>
          <w:color w:val="000000"/>
          <w:szCs w:val="22"/>
          <w:lang w:eastAsia="en-GB" w:bidi="th-TH"/>
        </w:rPr>
      </w:pPr>
      <w:r w:rsidRPr="0012708E">
        <w:rPr>
          <w:rFonts w:cs="Times New Roman"/>
          <w:color w:val="000000"/>
          <w:szCs w:val="22"/>
          <w:lang w:eastAsia="en-GB" w:bidi="th-TH"/>
        </w:rPr>
        <w:t>T</w:t>
      </w:r>
      <w:r w:rsidR="0061423C" w:rsidRPr="0012708E">
        <w:rPr>
          <w:rFonts w:cs="Times New Roman"/>
          <w:color w:val="000000"/>
          <w:szCs w:val="22"/>
          <w:lang w:eastAsia="en-GB" w:bidi="th-TH"/>
        </w:rPr>
        <w:t xml:space="preserve">he Bank is required to manage its capital funds in accordance with the Act on Undertaking of Banking </w:t>
      </w:r>
      <w:r w:rsidR="0061423C" w:rsidRPr="0012708E">
        <w:rPr>
          <w:rFonts w:cs="Times New Roman"/>
          <w:color w:val="000000"/>
          <w:spacing w:val="-2"/>
          <w:szCs w:val="22"/>
          <w:lang w:eastAsia="en-GB" w:bidi="th-TH"/>
        </w:rPr>
        <w:t xml:space="preserve">Business B.E. 2551. As at </w:t>
      </w:r>
      <w:r w:rsidR="00CD0766">
        <w:rPr>
          <w:rFonts w:cs="Times New Roman"/>
          <w:color w:val="000000"/>
          <w:spacing w:val="-2"/>
          <w:szCs w:val="22"/>
          <w:lang w:eastAsia="en-GB" w:bidi="th-TH"/>
        </w:rPr>
        <w:t>30 June 2025 and 31 D</w:t>
      </w:r>
      <w:r w:rsidR="00161CF4" w:rsidRPr="0012708E">
        <w:rPr>
          <w:rFonts w:cs="Times New Roman"/>
          <w:spacing w:val="-2"/>
        </w:rPr>
        <w:t xml:space="preserve">ecember </w:t>
      </w:r>
      <w:r w:rsidR="00F24EAF">
        <w:rPr>
          <w:rFonts w:cs="Times New Roman"/>
          <w:spacing w:val="-2"/>
        </w:rPr>
        <w:t>202</w:t>
      </w:r>
      <w:r w:rsidR="006F30C1">
        <w:rPr>
          <w:rFonts w:cs="Times New Roman"/>
          <w:spacing w:val="-2"/>
        </w:rPr>
        <w:t>4</w:t>
      </w:r>
      <w:r w:rsidR="00CD0766">
        <w:rPr>
          <w:rFonts w:cs="Times New Roman"/>
          <w:spacing w:val="-2"/>
        </w:rPr>
        <w:t xml:space="preserve">, </w:t>
      </w:r>
      <w:r w:rsidR="0061423C" w:rsidRPr="0012708E">
        <w:rPr>
          <w:rFonts w:cs="Times New Roman"/>
          <w:color w:val="000000"/>
          <w:spacing w:val="-2"/>
          <w:szCs w:val="22"/>
          <w:lang w:eastAsia="en-GB" w:bidi="th-TH"/>
        </w:rPr>
        <w:t>the Bank’s total capital funds could be categorised</w:t>
      </w:r>
      <w:r w:rsidR="0061423C" w:rsidRPr="0012708E">
        <w:rPr>
          <w:rFonts w:cs="Times New Roman"/>
          <w:color w:val="000000"/>
          <w:szCs w:val="22"/>
          <w:lang w:eastAsia="en-GB" w:bidi="th-TH"/>
        </w:rPr>
        <w:t xml:space="preserve"> as follows:</w:t>
      </w:r>
    </w:p>
    <w:p w14:paraId="7DE00F55" w14:textId="77777777" w:rsidR="00B97B3F" w:rsidRPr="0012708E" w:rsidRDefault="00B97B3F" w:rsidP="00190C0E">
      <w:pPr>
        <w:ind w:left="560"/>
        <w:jc w:val="thaiDistribute"/>
        <w:rPr>
          <w:rFonts w:cs="Times New Roman"/>
          <w:color w:val="000000"/>
          <w:szCs w:val="22"/>
          <w:lang w:eastAsia="en-GB" w:bidi="th-TH"/>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61423C" w:rsidRPr="0012708E" w14:paraId="5958857E" w14:textId="77777777" w:rsidTr="00CD0766">
        <w:trPr>
          <w:trHeight w:val="20"/>
          <w:tblHeader/>
        </w:trPr>
        <w:tc>
          <w:tcPr>
            <w:tcW w:w="5922" w:type="dxa"/>
          </w:tcPr>
          <w:p w14:paraId="2F9D78C1" w14:textId="77777777" w:rsidR="0061423C" w:rsidRPr="0012708E" w:rsidRDefault="0061423C" w:rsidP="00A072D7">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472E6153" w14:textId="77777777" w:rsidR="0061423C" w:rsidRPr="0012708E" w:rsidRDefault="0061423C" w:rsidP="00A072D7">
            <w:pPr>
              <w:spacing w:line="260" w:lineRule="atLeast"/>
              <w:ind w:left="-108" w:right="-108"/>
              <w:jc w:val="center"/>
              <w:rPr>
                <w:rFonts w:cs="Times New Roman"/>
                <w:snapToGrid w:val="0"/>
                <w:szCs w:val="22"/>
              </w:rPr>
            </w:pPr>
            <w:r w:rsidRPr="0012708E">
              <w:rPr>
                <w:rFonts w:cs="Times New Roman"/>
                <w:b/>
                <w:bCs/>
                <w:szCs w:val="22"/>
              </w:rPr>
              <w:t xml:space="preserve">The Bank </w:t>
            </w:r>
          </w:p>
        </w:tc>
      </w:tr>
      <w:tr w:rsidR="00CD0766" w:rsidRPr="0012708E" w14:paraId="6B6AAB7C" w14:textId="77777777" w:rsidTr="00CD0766">
        <w:trPr>
          <w:trHeight w:val="60"/>
          <w:tblHeader/>
        </w:trPr>
        <w:tc>
          <w:tcPr>
            <w:tcW w:w="5922" w:type="dxa"/>
          </w:tcPr>
          <w:p w14:paraId="398C4F7E" w14:textId="77777777" w:rsidR="00CD0766" w:rsidRPr="0012708E" w:rsidRDefault="00CD0766" w:rsidP="00A072D7">
            <w:pPr>
              <w:pStyle w:val="Heading8"/>
              <w:tabs>
                <w:tab w:val="left" w:pos="240"/>
              </w:tabs>
              <w:spacing w:line="260" w:lineRule="atLeast"/>
              <w:ind w:right="-29"/>
              <w:rPr>
                <w:rFonts w:cs="Times New Roman"/>
                <w:b/>
                <w:bCs/>
                <w:i/>
                <w:iCs/>
                <w:szCs w:val="22"/>
                <w:lang w:eastAsia="en-US"/>
              </w:rPr>
            </w:pPr>
          </w:p>
        </w:tc>
        <w:tc>
          <w:tcPr>
            <w:tcW w:w="1494" w:type="dxa"/>
            <w:vAlign w:val="bottom"/>
          </w:tcPr>
          <w:p w14:paraId="56D27A00" w14:textId="057A417F" w:rsidR="00CD0766" w:rsidRDefault="00CD0766" w:rsidP="00A072D7">
            <w:pPr>
              <w:spacing w:line="260" w:lineRule="atLeast"/>
              <w:ind w:left="-108" w:right="-108"/>
              <w:jc w:val="center"/>
              <w:rPr>
                <w:rFonts w:cs="Times New Roman"/>
                <w:snapToGrid w:val="0"/>
                <w:szCs w:val="22"/>
              </w:rPr>
            </w:pPr>
            <w:r>
              <w:rPr>
                <w:rFonts w:cs="Times New Roman"/>
                <w:snapToGrid w:val="0"/>
                <w:szCs w:val="22"/>
              </w:rPr>
              <w:t xml:space="preserve">30 June </w:t>
            </w:r>
          </w:p>
        </w:tc>
        <w:tc>
          <w:tcPr>
            <w:tcW w:w="270" w:type="dxa"/>
            <w:vAlign w:val="bottom"/>
          </w:tcPr>
          <w:p w14:paraId="639F3B0C" w14:textId="77777777" w:rsidR="00CD0766" w:rsidRPr="0012708E" w:rsidRDefault="00CD0766" w:rsidP="00A072D7">
            <w:pPr>
              <w:spacing w:line="260" w:lineRule="atLeast"/>
              <w:ind w:left="-108" w:right="-108"/>
              <w:jc w:val="center"/>
              <w:rPr>
                <w:rFonts w:cs="Times New Roman"/>
                <w:color w:val="000000"/>
                <w:szCs w:val="22"/>
              </w:rPr>
            </w:pPr>
          </w:p>
        </w:tc>
        <w:tc>
          <w:tcPr>
            <w:tcW w:w="1467" w:type="dxa"/>
            <w:vAlign w:val="bottom"/>
          </w:tcPr>
          <w:p w14:paraId="6EA92E86" w14:textId="170923E7" w:rsidR="00CD0766" w:rsidRDefault="00CD0766" w:rsidP="00A072D7">
            <w:pPr>
              <w:spacing w:line="260" w:lineRule="atLeast"/>
              <w:ind w:left="-108" w:right="-108"/>
              <w:jc w:val="center"/>
              <w:rPr>
                <w:rFonts w:cs="Times New Roman"/>
                <w:snapToGrid w:val="0"/>
                <w:szCs w:val="22"/>
              </w:rPr>
            </w:pPr>
            <w:r>
              <w:rPr>
                <w:rFonts w:cs="Times New Roman"/>
                <w:snapToGrid w:val="0"/>
                <w:szCs w:val="22"/>
              </w:rPr>
              <w:t>31 December</w:t>
            </w:r>
          </w:p>
        </w:tc>
      </w:tr>
      <w:tr w:rsidR="00BE3D95" w:rsidRPr="0012708E" w14:paraId="53C28D71" w14:textId="77777777" w:rsidTr="00CD0766">
        <w:trPr>
          <w:trHeight w:val="60"/>
          <w:tblHeader/>
        </w:trPr>
        <w:tc>
          <w:tcPr>
            <w:tcW w:w="5922" w:type="dxa"/>
          </w:tcPr>
          <w:p w14:paraId="00A8C80B" w14:textId="77777777" w:rsidR="00BE3D95" w:rsidRPr="0012708E" w:rsidRDefault="00BE3D95" w:rsidP="00A072D7">
            <w:pPr>
              <w:pStyle w:val="Heading8"/>
              <w:tabs>
                <w:tab w:val="left" w:pos="240"/>
              </w:tabs>
              <w:spacing w:line="260" w:lineRule="atLeast"/>
              <w:ind w:right="-29"/>
              <w:rPr>
                <w:rFonts w:cs="Times New Roman"/>
                <w:b/>
                <w:bCs/>
                <w:i/>
                <w:iCs/>
                <w:szCs w:val="22"/>
                <w:lang w:eastAsia="en-US"/>
              </w:rPr>
            </w:pPr>
          </w:p>
        </w:tc>
        <w:tc>
          <w:tcPr>
            <w:tcW w:w="1494" w:type="dxa"/>
            <w:vAlign w:val="bottom"/>
          </w:tcPr>
          <w:p w14:paraId="660EFDE0" w14:textId="4FD56235" w:rsidR="00BE3D95" w:rsidRPr="0012708E" w:rsidRDefault="0009749A" w:rsidP="00A072D7">
            <w:pPr>
              <w:spacing w:line="260" w:lineRule="atLeast"/>
              <w:ind w:left="-108" w:right="-108"/>
              <w:jc w:val="center"/>
              <w:rPr>
                <w:rFonts w:cs="Times New Roman"/>
                <w:snapToGrid w:val="0"/>
                <w:szCs w:val="22"/>
              </w:rPr>
            </w:pPr>
            <w:r>
              <w:rPr>
                <w:rFonts w:cs="Times New Roman"/>
                <w:snapToGrid w:val="0"/>
                <w:szCs w:val="22"/>
              </w:rPr>
              <w:t>202</w:t>
            </w:r>
            <w:r w:rsidR="00CD0766">
              <w:rPr>
                <w:rFonts w:cs="Times New Roman"/>
                <w:snapToGrid w:val="0"/>
                <w:szCs w:val="22"/>
              </w:rPr>
              <w:t>5</w:t>
            </w:r>
          </w:p>
        </w:tc>
        <w:tc>
          <w:tcPr>
            <w:tcW w:w="270" w:type="dxa"/>
            <w:vAlign w:val="bottom"/>
          </w:tcPr>
          <w:p w14:paraId="682E56D6" w14:textId="77777777" w:rsidR="00BE3D95" w:rsidRPr="0012708E" w:rsidRDefault="00BE3D95" w:rsidP="00A072D7">
            <w:pPr>
              <w:spacing w:line="260" w:lineRule="atLeast"/>
              <w:ind w:left="-108" w:right="-108"/>
              <w:jc w:val="center"/>
              <w:rPr>
                <w:rFonts w:cs="Times New Roman"/>
                <w:color w:val="000000"/>
                <w:szCs w:val="22"/>
              </w:rPr>
            </w:pPr>
          </w:p>
        </w:tc>
        <w:tc>
          <w:tcPr>
            <w:tcW w:w="1467" w:type="dxa"/>
            <w:vAlign w:val="bottom"/>
          </w:tcPr>
          <w:p w14:paraId="54C63A97" w14:textId="5C6DA95B" w:rsidR="00BE3D95" w:rsidRPr="0012708E" w:rsidRDefault="0009749A" w:rsidP="00A072D7">
            <w:pPr>
              <w:spacing w:line="260" w:lineRule="atLeast"/>
              <w:ind w:left="-108" w:right="-108"/>
              <w:jc w:val="center"/>
              <w:rPr>
                <w:rFonts w:cs="Times New Roman"/>
                <w:snapToGrid w:val="0"/>
                <w:szCs w:val="22"/>
              </w:rPr>
            </w:pPr>
            <w:r>
              <w:rPr>
                <w:rFonts w:cs="Times New Roman"/>
                <w:snapToGrid w:val="0"/>
                <w:szCs w:val="22"/>
              </w:rPr>
              <w:t>202</w:t>
            </w:r>
            <w:r w:rsidR="00CD0766">
              <w:rPr>
                <w:rFonts w:cs="Times New Roman"/>
                <w:snapToGrid w:val="0"/>
                <w:szCs w:val="22"/>
              </w:rPr>
              <w:t>4</w:t>
            </w:r>
          </w:p>
        </w:tc>
      </w:tr>
      <w:tr w:rsidR="00BE3D95" w:rsidRPr="0012708E" w14:paraId="32E2CEE5" w14:textId="77777777" w:rsidTr="00CD0766">
        <w:trPr>
          <w:trHeight w:val="20"/>
          <w:tblHeader/>
        </w:trPr>
        <w:tc>
          <w:tcPr>
            <w:tcW w:w="5922" w:type="dxa"/>
          </w:tcPr>
          <w:p w14:paraId="19AA0636" w14:textId="77777777" w:rsidR="00BE3D95" w:rsidRPr="0012708E" w:rsidRDefault="00BE3D95" w:rsidP="00A072D7">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2ABD1531" w14:textId="77777777" w:rsidR="00BE3D95" w:rsidRPr="0012708E" w:rsidRDefault="00BE3D95" w:rsidP="00A072D7">
            <w:pPr>
              <w:spacing w:line="260" w:lineRule="atLeast"/>
              <w:ind w:left="184" w:right="54"/>
              <w:jc w:val="center"/>
              <w:rPr>
                <w:rFonts w:cs="Times New Roman"/>
                <w:color w:val="000000"/>
                <w:szCs w:val="22"/>
              </w:rPr>
            </w:pPr>
            <w:r w:rsidRPr="0012708E">
              <w:rPr>
                <w:rFonts w:cs="Times New Roman"/>
                <w:i/>
                <w:iCs/>
                <w:szCs w:val="22"/>
              </w:rPr>
              <w:t>(in thousand Baht)</w:t>
            </w:r>
          </w:p>
        </w:tc>
      </w:tr>
      <w:tr w:rsidR="00BE3D95" w:rsidRPr="0012708E" w14:paraId="37885583" w14:textId="77777777" w:rsidTr="00CD0766">
        <w:trPr>
          <w:trHeight w:val="20"/>
        </w:trPr>
        <w:tc>
          <w:tcPr>
            <w:tcW w:w="5922" w:type="dxa"/>
          </w:tcPr>
          <w:p w14:paraId="4227F5B7" w14:textId="77777777" w:rsidR="00BE3D95" w:rsidRPr="0012708E" w:rsidRDefault="00BE3D95" w:rsidP="00A072D7">
            <w:pPr>
              <w:pStyle w:val="Heading8"/>
              <w:tabs>
                <w:tab w:val="left" w:pos="240"/>
              </w:tabs>
              <w:spacing w:line="260" w:lineRule="atLeast"/>
              <w:ind w:right="-29"/>
              <w:rPr>
                <w:rFonts w:cs="Times New Roman"/>
                <w:b/>
                <w:bCs/>
                <w:i/>
                <w:iCs/>
                <w:szCs w:val="22"/>
                <w:lang w:eastAsia="en-US"/>
              </w:rPr>
            </w:pPr>
            <w:r w:rsidRPr="0012708E">
              <w:rPr>
                <w:rFonts w:cs="Times New Roman"/>
                <w:b/>
                <w:bCs/>
                <w:i/>
                <w:iCs/>
                <w:szCs w:val="22"/>
                <w:lang w:eastAsia="en-US"/>
              </w:rPr>
              <w:t>Tier 1 Capital</w:t>
            </w:r>
          </w:p>
        </w:tc>
        <w:tc>
          <w:tcPr>
            <w:tcW w:w="1494" w:type="dxa"/>
          </w:tcPr>
          <w:p w14:paraId="120A551C" w14:textId="77777777" w:rsidR="00BE3D95" w:rsidRPr="0012708E" w:rsidRDefault="00BE3D95" w:rsidP="00A072D7">
            <w:pPr>
              <w:tabs>
                <w:tab w:val="decimal" w:pos="1230"/>
              </w:tabs>
              <w:spacing w:line="260" w:lineRule="atLeast"/>
              <w:ind w:left="-29" w:right="-115"/>
              <w:rPr>
                <w:rFonts w:cs="Times New Roman"/>
                <w:color w:val="000000"/>
                <w:szCs w:val="22"/>
              </w:rPr>
            </w:pPr>
          </w:p>
        </w:tc>
        <w:tc>
          <w:tcPr>
            <w:tcW w:w="270" w:type="dxa"/>
          </w:tcPr>
          <w:p w14:paraId="316FCEAB" w14:textId="77777777" w:rsidR="00BE3D95" w:rsidRPr="0012708E" w:rsidRDefault="00BE3D95" w:rsidP="00A072D7">
            <w:pPr>
              <w:tabs>
                <w:tab w:val="decimal" w:pos="1230"/>
              </w:tabs>
              <w:spacing w:line="260" w:lineRule="atLeast"/>
              <w:ind w:left="-29" w:right="-115"/>
              <w:rPr>
                <w:rFonts w:cs="Times New Roman"/>
                <w:color w:val="000000"/>
                <w:szCs w:val="22"/>
              </w:rPr>
            </w:pPr>
          </w:p>
        </w:tc>
        <w:tc>
          <w:tcPr>
            <w:tcW w:w="1467" w:type="dxa"/>
          </w:tcPr>
          <w:p w14:paraId="29583224" w14:textId="77777777" w:rsidR="00BE3D95" w:rsidRPr="0012708E" w:rsidRDefault="00BE3D95" w:rsidP="00A072D7">
            <w:pPr>
              <w:tabs>
                <w:tab w:val="decimal" w:pos="1230"/>
              </w:tabs>
              <w:spacing w:line="260" w:lineRule="atLeast"/>
              <w:ind w:left="-29" w:right="-115"/>
              <w:rPr>
                <w:rFonts w:cs="Times New Roman"/>
                <w:color w:val="000000"/>
                <w:szCs w:val="22"/>
              </w:rPr>
            </w:pPr>
          </w:p>
        </w:tc>
      </w:tr>
      <w:tr w:rsidR="00F41A15" w:rsidRPr="0012708E" w14:paraId="7C3F2077" w14:textId="77777777" w:rsidTr="00CD0766">
        <w:trPr>
          <w:trHeight w:val="20"/>
        </w:trPr>
        <w:tc>
          <w:tcPr>
            <w:tcW w:w="5922" w:type="dxa"/>
          </w:tcPr>
          <w:p w14:paraId="7244E83B" w14:textId="2233E746" w:rsidR="00F41A15" w:rsidRPr="0012708E" w:rsidRDefault="00F41A15" w:rsidP="00A072D7">
            <w:pPr>
              <w:pStyle w:val="Heading8"/>
              <w:tabs>
                <w:tab w:val="left" w:pos="240"/>
              </w:tabs>
              <w:spacing w:line="260" w:lineRule="atLeast"/>
              <w:ind w:right="-29"/>
              <w:rPr>
                <w:rFonts w:cs="Times New Roman"/>
                <w:b/>
                <w:bCs/>
                <w:szCs w:val="22"/>
                <w:lang w:eastAsia="en-US"/>
              </w:rPr>
            </w:pPr>
            <w:r w:rsidRPr="0012708E">
              <w:rPr>
                <w:rFonts w:cs="Times New Roman"/>
                <w:b/>
                <w:bCs/>
                <w:szCs w:val="22"/>
                <w:lang w:eastAsia="en-US"/>
              </w:rPr>
              <w:t>Common Equity Tier 1 Capital (CET1)</w:t>
            </w:r>
          </w:p>
        </w:tc>
        <w:tc>
          <w:tcPr>
            <w:tcW w:w="1494" w:type="dxa"/>
          </w:tcPr>
          <w:p w14:paraId="588E09C1" w14:textId="77777777" w:rsidR="00F41A15" w:rsidRPr="0012708E" w:rsidRDefault="00F41A15" w:rsidP="00A072D7">
            <w:pPr>
              <w:tabs>
                <w:tab w:val="decimal" w:pos="1230"/>
              </w:tabs>
              <w:spacing w:line="260" w:lineRule="atLeast"/>
              <w:ind w:left="-29" w:right="-115"/>
              <w:rPr>
                <w:rFonts w:cs="Times New Roman"/>
                <w:color w:val="000000"/>
                <w:szCs w:val="22"/>
              </w:rPr>
            </w:pPr>
          </w:p>
        </w:tc>
        <w:tc>
          <w:tcPr>
            <w:tcW w:w="270" w:type="dxa"/>
          </w:tcPr>
          <w:p w14:paraId="5C1927B9" w14:textId="77777777" w:rsidR="00F41A15" w:rsidRPr="0012708E" w:rsidRDefault="00F41A15" w:rsidP="00A072D7">
            <w:pPr>
              <w:tabs>
                <w:tab w:val="decimal" w:pos="1230"/>
              </w:tabs>
              <w:spacing w:line="260" w:lineRule="atLeast"/>
              <w:ind w:left="-29" w:right="-115"/>
              <w:rPr>
                <w:rFonts w:cs="Times New Roman"/>
                <w:color w:val="000000"/>
                <w:szCs w:val="22"/>
              </w:rPr>
            </w:pPr>
          </w:p>
        </w:tc>
        <w:tc>
          <w:tcPr>
            <w:tcW w:w="1467" w:type="dxa"/>
          </w:tcPr>
          <w:p w14:paraId="4C15D2A7" w14:textId="77777777" w:rsidR="00F41A15" w:rsidRPr="0012708E" w:rsidRDefault="00F41A15" w:rsidP="00A072D7">
            <w:pPr>
              <w:tabs>
                <w:tab w:val="decimal" w:pos="1230"/>
              </w:tabs>
              <w:spacing w:line="260" w:lineRule="atLeast"/>
              <w:ind w:left="-29" w:right="-115"/>
              <w:rPr>
                <w:rFonts w:cs="Times New Roman"/>
                <w:color w:val="000000"/>
                <w:szCs w:val="22"/>
              </w:rPr>
            </w:pPr>
          </w:p>
        </w:tc>
      </w:tr>
      <w:tr w:rsidR="00C7658F" w:rsidRPr="0012708E" w14:paraId="2EF8D9AB" w14:textId="77777777" w:rsidTr="00CD0766">
        <w:trPr>
          <w:trHeight w:val="20"/>
        </w:trPr>
        <w:tc>
          <w:tcPr>
            <w:tcW w:w="5922" w:type="dxa"/>
          </w:tcPr>
          <w:p w14:paraId="0445528B" w14:textId="77777777" w:rsidR="00C7658F" w:rsidRPr="0012708E" w:rsidRDefault="00C7658F" w:rsidP="00C7658F">
            <w:pPr>
              <w:pStyle w:val="Heading8"/>
              <w:tabs>
                <w:tab w:val="left" w:pos="240"/>
              </w:tabs>
              <w:spacing w:line="260" w:lineRule="atLeast"/>
              <w:ind w:right="-29"/>
              <w:rPr>
                <w:rFonts w:cs="Times New Roman"/>
                <w:color w:val="000000"/>
                <w:szCs w:val="22"/>
                <w:lang w:eastAsia="en-US"/>
              </w:rPr>
            </w:pPr>
            <w:r w:rsidRPr="0012708E">
              <w:rPr>
                <w:rFonts w:cs="Times New Roman"/>
                <w:color w:val="000000"/>
                <w:szCs w:val="22"/>
                <w:lang w:eastAsia="en-US"/>
              </w:rPr>
              <w:tab/>
              <w:t>Paid-up share capital</w:t>
            </w:r>
          </w:p>
        </w:tc>
        <w:tc>
          <w:tcPr>
            <w:tcW w:w="1494" w:type="dxa"/>
          </w:tcPr>
          <w:p w14:paraId="727C4AB3" w14:textId="593B3219" w:rsidR="00C7658F" w:rsidRPr="00A14C1F" w:rsidRDefault="00C7658F" w:rsidP="00C7658F">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6,174,196</w:t>
            </w:r>
          </w:p>
        </w:tc>
        <w:tc>
          <w:tcPr>
            <w:tcW w:w="270" w:type="dxa"/>
          </w:tcPr>
          <w:p w14:paraId="254ABBAD" w14:textId="77777777" w:rsidR="00C7658F" w:rsidRPr="0012708E" w:rsidRDefault="00C7658F" w:rsidP="00C7658F">
            <w:pPr>
              <w:tabs>
                <w:tab w:val="decimal" w:pos="1230"/>
              </w:tabs>
              <w:spacing w:line="260" w:lineRule="atLeast"/>
              <w:ind w:left="-29" w:right="-115"/>
              <w:rPr>
                <w:rFonts w:cs="Times New Roman"/>
                <w:color w:val="000000"/>
                <w:szCs w:val="22"/>
              </w:rPr>
            </w:pPr>
          </w:p>
        </w:tc>
        <w:tc>
          <w:tcPr>
            <w:tcW w:w="1467" w:type="dxa"/>
          </w:tcPr>
          <w:p w14:paraId="3F0E9F0F" w14:textId="2E5D53AC" w:rsidR="00C7658F" w:rsidRPr="0012708E" w:rsidRDefault="00C7658F" w:rsidP="00C7658F">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6,174,196</w:t>
            </w:r>
          </w:p>
        </w:tc>
      </w:tr>
      <w:tr w:rsidR="00C7658F" w:rsidRPr="0012708E" w14:paraId="27E7A258" w14:textId="77777777" w:rsidTr="00CD0766">
        <w:trPr>
          <w:trHeight w:val="20"/>
        </w:trPr>
        <w:tc>
          <w:tcPr>
            <w:tcW w:w="5922" w:type="dxa"/>
          </w:tcPr>
          <w:p w14:paraId="75E73700" w14:textId="59C234DD" w:rsidR="00C7658F" w:rsidRPr="0012708E" w:rsidRDefault="00C7658F" w:rsidP="00C7658F">
            <w:pPr>
              <w:pStyle w:val="Heading8"/>
              <w:keepNext/>
              <w:numPr>
                <w:ilvl w:val="7"/>
                <w:numId w:val="0"/>
              </w:numPr>
              <w:tabs>
                <w:tab w:val="left" w:pos="240"/>
              </w:tabs>
              <w:spacing w:line="260" w:lineRule="atLeast"/>
              <w:ind w:left="240" w:right="-29"/>
              <w:jc w:val="both"/>
              <w:rPr>
                <w:rFonts w:eastAsia="Angsana New" w:cs="Times New Roman"/>
                <w:color w:val="000000"/>
                <w:szCs w:val="22"/>
                <w:lang w:eastAsia="en-US"/>
              </w:rPr>
            </w:pPr>
            <w:r>
              <w:rPr>
                <w:rFonts w:eastAsia="Angsana New" w:cs="Times New Roman"/>
                <w:color w:val="000000"/>
                <w:szCs w:val="22"/>
                <w:lang w:eastAsia="en-US"/>
              </w:rPr>
              <w:t>Premium on share capital</w:t>
            </w:r>
          </w:p>
        </w:tc>
        <w:tc>
          <w:tcPr>
            <w:tcW w:w="1494" w:type="dxa"/>
          </w:tcPr>
          <w:p w14:paraId="4235E8FF" w14:textId="4EFDE191" w:rsidR="00C7658F" w:rsidRPr="00A14C1F" w:rsidRDefault="00C7658F" w:rsidP="00C7658F">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2,280,020</w:t>
            </w:r>
          </w:p>
        </w:tc>
        <w:tc>
          <w:tcPr>
            <w:tcW w:w="270" w:type="dxa"/>
          </w:tcPr>
          <w:p w14:paraId="29384AFE" w14:textId="77777777" w:rsidR="00C7658F" w:rsidRPr="0012708E" w:rsidRDefault="00C7658F" w:rsidP="00C7658F">
            <w:pPr>
              <w:tabs>
                <w:tab w:val="decimal" w:pos="1230"/>
              </w:tabs>
              <w:spacing w:line="260" w:lineRule="atLeast"/>
              <w:ind w:left="-29" w:right="-115"/>
              <w:rPr>
                <w:rFonts w:cs="Times New Roman"/>
                <w:color w:val="000000"/>
                <w:szCs w:val="22"/>
              </w:rPr>
            </w:pPr>
          </w:p>
        </w:tc>
        <w:tc>
          <w:tcPr>
            <w:tcW w:w="1467" w:type="dxa"/>
          </w:tcPr>
          <w:p w14:paraId="6FA1A945" w14:textId="6A161EDF" w:rsidR="00C7658F" w:rsidRPr="0012708E" w:rsidRDefault="00C7658F" w:rsidP="00C7658F">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2,280,020</w:t>
            </w:r>
          </w:p>
        </w:tc>
      </w:tr>
      <w:tr w:rsidR="00C7658F" w:rsidRPr="0012708E" w14:paraId="2FBAB7F9" w14:textId="77777777" w:rsidTr="00CD0766">
        <w:trPr>
          <w:trHeight w:val="20"/>
        </w:trPr>
        <w:tc>
          <w:tcPr>
            <w:tcW w:w="5922" w:type="dxa"/>
          </w:tcPr>
          <w:p w14:paraId="0BB86612" w14:textId="77777777" w:rsidR="00C7658F" w:rsidRPr="0012708E" w:rsidRDefault="00C7658F" w:rsidP="00C7658F">
            <w:pPr>
              <w:tabs>
                <w:tab w:val="left" w:pos="240"/>
              </w:tabs>
              <w:spacing w:line="260" w:lineRule="atLeast"/>
              <w:ind w:right="-29"/>
              <w:rPr>
                <w:rFonts w:eastAsia="Angsana New" w:cs="Times New Roman"/>
                <w:szCs w:val="22"/>
              </w:rPr>
            </w:pPr>
            <w:r w:rsidRPr="0012708E">
              <w:rPr>
                <w:rFonts w:eastAsia="Angsana New" w:cs="Times New Roman"/>
                <w:szCs w:val="22"/>
              </w:rPr>
              <w:tab/>
              <w:t>Legal reserve</w:t>
            </w:r>
          </w:p>
        </w:tc>
        <w:tc>
          <w:tcPr>
            <w:tcW w:w="1494" w:type="dxa"/>
          </w:tcPr>
          <w:p w14:paraId="3C30712B" w14:textId="7CC35482" w:rsidR="00C7658F" w:rsidRPr="00A14C1F" w:rsidRDefault="00C7658F" w:rsidP="00C7658F">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617,420</w:t>
            </w:r>
          </w:p>
        </w:tc>
        <w:tc>
          <w:tcPr>
            <w:tcW w:w="270" w:type="dxa"/>
          </w:tcPr>
          <w:p w14:paraId="2972540B" w14:textId="77777777" w:rsidR="00C7658F" w:rsidRPr="0012708E" w:rsidRDefault="00C7658F" w:rsidP="00C7658F">
            <w:pPr>
              <w:tabs>
                <w:tab w:val="decimal" w:pos="1230"/>
              </w:tabs>
              <w:spacing w:line="260" w:lineRule="atLeast"/>
              <w:ind w:left="-29" w:right="-115"/>
              <w:rPr>
                <w:rFonts w:cs="Times New Roman"/>
                <w:color w:val="000000"/>
                <w:szCs w:val="22"/>
                <w:lang w:eastAsia="en-GB" w:bidi="th-TH"/>
              </w:rPr>
            </w:pPr>
          </w:p>
        </w:tc>
        <w:tc>
          <w:tcPr>
            <w:tcW w:w="1467" w:type="dxa"/>
          </w:tcPr>
          <w:p w14:paraId="220EE02C" w14:textId="5DD0B9C0" w:rsidR="00C7658F" w:rsidRPr="0012708E" w:rsidRDefault="00C7658F" w:rsidP="00C7658F">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617,420</w:t>
            </w:r>
          </w:p>
        </w:tc>
      </w:tr>
      <w:tr w:rsidR="00C7658F" w:rsidRPr="0012708E" w14:paraId="5E00FE9F" w14:textId="77777777" w:rsidTr="00CD0766">
        <w:trPr>
          <w:trHeight w:val="20"/>
        </w:trPr>
        <w:tc>
          <w:tcPr>
            <w:tcW w:w="5922" w:type="dxa"/>
          </w:tcPr>
          <w:p w14:paraId="2930A9F1" w14:textId="5C143F70" w:rsidR="00C7658F" w:rsidRPr="0012708E" w:rsidRDefault="00C7658F" w:rsidP="00C7658F">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12708E">
              <w:rPr>
                <w:rFonts w:eastAsia="Angsana New" w:cs="Times New Roman"/>
                <w:color w:val="000000"/>
                <w:szCs w:val="22"/>
                <w:lang w:eastAsia="en-US"/>
              </w:rPr>
              <w:tab/>
              <w:t>Net profit after appropriation</w:t>
            </w:r>
          </w:p>
        </w:tc>
        <w:tc>
          <w:tcPr>
            <w:tcW w:w="1494" w:type="dxa"/>
          </w:tcPr>
          <w:p w14:paraId="4AF45E43" w14:textId="71F231F2" w:rsidR="00C7658F" w:rsidRPr="00A14C1F" w:rsidRDefault="00C7658F" w:rsidP="00C7658F">
            <w:pPr>
              <w:tabs>
                <w:tab w:val="decimal" w:pos="1235"/>
              </w:tabs>
              <w:spacing w:line="260" w:lineRule="atLeast"/>
              <w:ind w:right="-205"/>
              <w:rPr>
                <w:rFonts w:eastAsia="MS Mincho" w:cs="Times New Roman"/>
                <w:szCs w:val="22"/>
                <w:lang w:eastAsia="th-TH"/>
              </w:rPr>
            </w:pPr>
            <w:r w:rsidRPr="00AA6956">
              <w:rPr>
                <w:rFonts w:eastAsia="MS Mincho" w:cs="Times New Roman"/>
                <w:szCs w:val="22"/>
                <w:lang w:eastAsia="th-TH"/>
              </w:rPr>
              <w:t>13,529,14</w:t>
            </w:r>
            <w:r w:rsidR="00B34FED">
              <w:rPr>
                <w:rFonts w:eastAsia="MS Mincho" w:cs="Times New Roman"/>
                <w:szCs w:val="22"/>
                <w:lang w:eastAsia="th-TH"/>
              </w:rPr>
              <w:t>7</w:t>
            </w:r>
          </w:p>
        </w:tc>
        <w:tc>
          <w:tcPr>
            <w:tcW w:w="270" w:type="dxa"/>
          </w:tcPr>
          <w:p w14:paraId="1BD116C5" w14:textId="77777777" w:rsidR="00C7658F" w:rsidRPr="0012708E" w:rsidRDefault="00C7658F" w:rsidP="00C7658F">
            <w:pPr>
              <w:tabs>
                <w:tab w:val="decimal" w:pos="1230"/>
              </w:tabs>
              <w:spacing w:line="260" w:lineRule="atLeast"/>
              <w:ind w:left="-29" w:right="-115"/>
              <w:rPr>
                <w:rFonts w:cs="Times New Roman"/>
                <w:color w:val="000000"/>
                <w:szCs w:val="22"/>
                <w:lang w:eastAsia="en-GB" w:bidi="th-TH"/>
              </w:rPr>
            </w:pPr>
          </w:p>
        </w:tc>
        <w:tc>
          <w:tcPr>
            <w:tcW w:w="1467" w:type="dxa"/>
          </w:tcPr>
          <w:p w14:paraId="3F6342A8" w14:textId="703E2BEC" w:rsidR="00C7658F" w:rsidRPr="0012708E" w:rsidRDefault="00C7658F" w:rsidP="00C7658F">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11,902,622</w:t>
            </w:r>
          </w:p>
        </w:tc>
      </w:tr>
      <w:tr w:rsidR="00C7658F" w:rsidRPr="0012708E" w14:paraId="5B897000" w14:textId="77777777" w:rsidTr="00CD0766">
        <w:trPr>
          <w:trHeight w:val="20"/>
        </w:trPr>
        <w:tc>
          <w:tcPr>
            <w:tcW w:w="5922" w:type="dxa"/>
          </w:tcPr>
          <w:p w14:paraId="67350090" w14:textId="77777777" w:rsidR="00C7658F" w:rsidRPr="0012708E" w:rsidRDefault="00C7658F" w:rsidP="00C7658F">
            <w:pPr>
              <w:pStyle w:val="Heading8"/>
              <w:keepNext/>
              <w:numPr>
                <w:ilvl w:val="7"/>
                <w:numId w:val="0"/>
              </w:numPr>
              <w:tabs>
                <w:tab w:val="left" w:pos="240"/>
              </w:tabs>
              <w:spacing w:line="260" w:lineRule="atLeast"/>
              <w:ind w:right="-29"/>
              <w:jc w:val="both"/>
              <w:rPr>
                <w:rFonts w:eastAsia="Angsana New" w:cs="Times New Roman"/>
                <w:i/>
                <w:iCs/>
                <w:color w:val="000000"/>
                <w:szCs w:val="22"/>
                <w:lang w:eastAsia="en-US"/>
              </w:rPr>
            </w:pPr>
            <w:r w:rsidRPr="0012708E">
              <w:rPr>
                <w:rFonts w:eastAsia="Angsana New" w:cs="Times New Roman"/>
                <w:color w:val="000000"/>
                <w:szCs w:val="22"/>
                <w:lang w:eastAsia="en-US"/>
              </w:rPr>
              <w:tab/>
              <w:t>Other reserves</w:t>
            </w:r>
          </w:p>
        </w:tc>
        <w:tc>
          <w:tcPr>
            <w:tcW w:w="1494" w:type="dxa"/>
          </w:tcPr>
          <w:p w14:paraId="7763763E" w14:textId="73730979" w:rsidR="00C7658F" w:rsidRPr="00A14C1F" w:rsidRDefault="00C7658F" w:rsidP="00C7658F">
            <w:pPr>
              <w:tabs>
                <w:tab w:val="decimal" w:pos="1235"/>
              </w:tabs>
              <w:spacing w:line="260" w:lineRule="atLeast"/>
              <w:ind w:right="-205"/>
              <w:rPr>
                <w:rFonts w:eastAsia="MS Mincho" w:cs="Times New Roman"/>
                <w:szCs w:val="22"/>
                <w:lang w:eastAsia="th-TH"/>
              </w:rPr>
            </w:pPr>
            <w:r w:rsidRPr="00AA6956">
              <w:rPr>
                <w:rFonts w:eastAsia="MS Mincho" w:cs="Times New Roman"/>
                <w:szCs w:val="22"/>
                <w:lang w:eastAsia="th-TH"/>
              </w:rPr>
              <w:t>(25,19</w:t>
            </w:r>
            <w:r w:rsidR="00EC0BCE">
              <w:rPr>
                <w:rFonts w:eastAsia="MS Mincho" w:cs="Times New Roman"/>
                <w:szCs w:val="22"/>
                <w:lang w:eastAsia="th-TH"/>
              </w:rPr>
              <w:t>9</w:t>
            </w:r>
            <w:r w:rsidRPr="00AA6956">
              <w:rPr>
                <w:rFonts w:eastAsia="MS Mincho" w:cs="Times New Roman"/>
                <w:szCs w:val="22"/>
                <w:lang w:eastAsia="th-TH"/>
              </w:rPr>
              <w:t>)</w:t>
            </w:r>
          </w:p>
        </w:tc>
        <w:tc>
          <w:tcPr>
            <w:tcW w:w="270" w:type="dxa"/>
          </w:tcPr>
          <w:p w14:paraId="3DBC11E0" w14:textId="77777777" w:rsidR="00C7658F" w:rsidRPr="0012708E" w:rsidRDefault="00C7658F" w:rsidP="00C7658F">
            <w:pPr>
              <w:tabs>
                <w:tab w:val="decimal" w:pos="1230"/>
              </w:tabs>
              <w:spacing w:line="260" w:lineRule="atLeast"/>
              <w:ind w:left="-29" w:right="-115"/>
              <w:rPr>
                <w:rFonts w:cs="Times New Roman"/>
                <w:szCs w:val="22"/>
              </w:rPr>
            </w:pPr>
          </w:p>
        </w:tc>
        <w:tc>
          <w:tcPr>
            <w:tcW w:w="1467" w:type="dxa"/>
          </w:tcPr>
          <w:p w14:paraId="730680D5" w14:textId="40680B40" w:rsidR="00C7658F" w:rsidRPr="0012708E" w:rsidRDefault="00C7658F" w:rsidP="00C7658F">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(12,931)</w:t>
            </w:r>
          </w:p>
        </w:tc>
      </w:tr>
      <w:tr w:rsidR="00C7658F" w:rsidRPr="0012708E" w14:paraId="37AF142A" w14:textId="77777777" w:rsidTr="00CD0766">
        <w:trPr>
          <w:trHeight w:val="20"/>
        </w:trPr>
        <w:tc>
          <w:tcPr>
            <w:tcW w:w="5922" w:type="dxa"/>
          </w:tcPr>
          <w:p w14:paraId="429A9D52" w14:textId="0EFFD080" w:rsidR="00C7658F" w:rsidRPr="0012708E" w:rsidRDefault="00C7658F" w:rsidP="00C7658F">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12708E">
              <w:rPr>
                <w:rFonts w:eastAsia="Angsana New" w:cs="Times New Roman"/>
                <w:i/>
                <w:iCs/>
                <w:color w:val="000000"/>
                <w:szCs w:val="22"/>
                <w:lang w:eastAsia="en-US"/>
              </w:rPr>
              <w:tab/>
            </w:r>
            <w:r w:rsidRPr="0012708E">
              <w:rPr>
                <w:rFonts w:eastAsia="Angsana New" w:cs="Times New Roman"/>
                <w:color w:val="000000"/>
                <w:szCs w:val="22"/>
                <w:lang w:eastAsia="en-US"/>
              </w:rPr>
              <w:t>Capital deduction items on CET1</w:t>
            </w:r>
          </w:p>
        </w:tc>
        <w:tc>
          <w:tcPr>
            <w:tcW w:w="1494" w:type="dxa"/>
            <w:tcBorders>
              <w:bottom w:val="single" w:sz="4" w:space="0" w:color="auto"/>
            </w:tcBorders>
          </w:tcPr>
          <w:p w14:paraId="40922D27" w14:textId="416B3B1B" w:rsidR="00C7658F" w:rsidRPr="00A14C1F" w:rsidRDefault="00C7658F" w:rsidP="00C7658F">
            <w:pPr>
              <w:tabs>
                <w:tab w:val="decimal" w:pos="1235"/>
              </w:tabs>
              <w:spacing w:line="260" w:lineRule="atLeast"/>
              <w:ind w:right="-205"/>
              <w:rPr>
                <w:rFonts w:eastAsia="MS Mincho" w:cs="Times New Roman"/>
                <w:szCs w:val="22"/>
                <w:lang w:eastAsia="th-TH"/>
              </w:rPr>
            </w:pPr>
            <w:r>
              <w:rPr>
                <w:rFonts w:eastAsia="MS Mincho"/>
                <w:lang w:eastAsia="th-TH"/>
              </w:rPr>
              <w:t>(527,450)</w:t>
            </w:r>
          </w:p>
        </w:tc>
        <w:tc>
          <w:tcPr>
            <w:tcW w:w="270" w:type="dxa"/>
          </w:tcPr>
          <w:p w14:paraId="42DB0D41" w14:textId="77777777" w:rsidR="00C7658F" w:rsidRPr="0012708E" w:rsidRDefault="00C7658F" w:rsidP="00C7658F">
            <w:pPr>
              <w:tabs>
                <w:tab w:val="decimal" w:pos="1230"/>
              </w:tabs>
              <w:spacing w:line="260" w:lineRule="atLeast"/>
              <w:ind w:left="-29" w:right="-115"/>
              <w:rPr>
                <w:rFonts w:cs="Times New Roman"/>
                <w:szCs w:val="22"/>
              </w:rPr>
            </w:pPr>
          </w:p>
        </w:tc>
        <w:tc>
          <w:tcPr>
            <w:tcW w:w="1467" w:type="dxa"/>
            <w:tcBorders>
              <w:bottom w:val="single" w:sz="4" w:space="0" w:color="auto"/>
            </w:tcBorders>
          </w:tcPr>
          <w:p w14:paraId="68985984" w14:textId="5F738104" w:rsidR="00C7658F" w:rsidRPr="0012708E" w:rsidRDefault="00C7658F" w:rsidP="00C7658F">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(484,221)</w:t>
            </w:r>
          </w:p>
        </w:tc>
      </w:tr>
      <w:tr w:rsidR="00C7658F" w:rsidRPr="0012708E" w14:paraId="49C33F50" w14:textId="77777777" w:rsidTr="00CD0766">
        <w:trPr>
          <w:trHeight w:val="20"/>
        </w:trPr>
        <w:tc>
          <w:tcPr>
            <w:tcW w:w="5922" w:type="dxa"/>
          </w:tcPr>
          <w:p w14:paraId="1D4B0408" w14:textId="6367C866" w:rsidR="00C7658F" w:rsidRPr="0012708E" w:rsidRDefault="00C7658F" w:rsidP="00C7658F">
            <w:pPr>
              <w:pStyle w:val="Heading8"/>
              <w:keepNext/>
              <w:numPr>
                <w:ilvl w:val="7"/>
                <w:numId w:val="0"/>
              </w:numPr>
              <w:tabs>
                <w:tab w:val="left" w:pos="240"/>
              </w:tabs>
              <w:spacing w:line="260" w:lineRule="atLeast"/>
              <w:ind w:right="-29"/>
              <w:jc w:val="both"/>
              <w:rPr>
                <w:rFonts w:eastAsia="Angsana New" w:cs="Times New Roman"/>
                <w:b/>
                <w:bCs/>
                <w:color w:val="000000"/>
                <w:szCs w:val="22"/>
                <w:cs/>
                <w:lang w:eastAsia="en-US" w:bidi="th-TH"/>
              </w:rPr>
            </w:pPr>
            <w:r w:rsidRPr="0012708E">
              <w:rPr>
                <w:rFonts w:eastAsia="Angsana New" w:cs="Times New Roman"/>
                <w:b/>
                <w:bCs/>
                <w:color w:val="000000"/>
                <w:szCs w:val="22"/>
                <w:lang w:eastAsia="en-US"/>
              </w:rPr>
              <w:t>Total Common Equity Tier 1 Capital</w:t>
            </w:r>
          </w:p>
        </w:tc>
        <w:tc>
          <w:tcPr>
            <w:tcW w:w="1494" w:type="dxa"/>
            <w:tcBorders>
              <w:bottom w:val="single" w:sz="4" w:space="0" w:color="auto"/>
            </w:tcBorders>
          </w:tcPr>
          <w:p w14:paraId="61E65A4E" w14:textId="49C751E0" w:rsidR="00C7658F" w:rsidRPr="00A14C1F" w:rsidRDefault="00C7658F" w:rsidP="00C7658F">
            <w:pPr>
              <w:tabs>
                <w:tab w:val="decimal" w:pos="1235"/>
              </w:tabs>
              <w:spacing w:line="260" w:lineRule="atLeast"/>
              <w:ind w:right="-205"/>
              <w:rPr>
                <w:rFonts w:eastAsia="MS Mincho" w:cs="Times New Roman"/>
                <w:b/>
                <w:bCs/>
                <w:szCs w:val="22"/>
                <w:lang w:eastAsia="th-TH"/>
              </w:rPr>
            </w:pPr>
            <w:r>
              <w:rPr>
                <w:rFonts w:eastAsia="MS Mincho"/>
                <w:b/>
                <w:bCs/>
                <w:lang w:eastAsia="th-TH"/>
              </w:rPr>
              <w:t>22,048,134</w:t>
            </w:r>
          </w:p>
        </w:tc>
        <w:tc>
          <w:tcPr>
            <w:tcW w:w="270" w:type="dxa"/>
          </w:tcPr>
          <w:p w14:paraId="5D235367" w14:textId="77777777" w:rsidR="00C7658F" w:rsidRPr="0012708E" w:rsidRDefault="00C7658F" w:rsidP="00C7658F">
            <w:pPr>
              <w:tabs>
                <w:tab w:val="decimal" w:pos="1230"/>
              </w:tabs>
              <w:spacing w:line="260" w:lineRule="atLeast"/>
              <w:ind w:left="-29" w:right="-115"/>
              <w:rPr>
                <w:rFonts w:cs="Times New Roman"/>
                <w:szCs w:val="22"/>
              </w:rPr>
            </w:pPr>
          </w:p>
        </w:tc>
        <w:tc>
          <w:tcPr>
            <w:tcW w:w="1467" w:type="dxa"/>
            <w:tcBorders>
              <w:bottom w:val="single" w:sz="4" w:space="0" w:color="auto"/>
            </w:tcBorders>
          </w:tcPr>
          <w:p w14:paraId="2F4373EE" w14:textId="661F51BA" w:rsidR="00C7658F" w:rsidRPr="0012708E" w:rsidRDefault="00C7658F" w:rsidP="00C7658F">
            <w:pPr>
              <w:tabs>
                <w:tab w:val="decimal" w:pos="1235"/>
              </w:tabs>
              <w:spacing w:line="260" w:lineRule="atLeast"/>
              <w:ind w:right="-205"/>
              <w:rPr>
                <w:rFonts w:eastAsia="MS Mincho" w:cs="Times New Roman"/>
                <w:szCs w:val="22"/>
                <w:lang w:eastAsia="th-TH"/>
              </w:rPr>
            </w:pPr>
            <w:r>
              <w:rPr>
                <w:rFonts w:eastAsia="MS Mincho" w:cs="Times New Roman"/>
                <w:b/>
                <w:bCs/>
                <w:szCs w:val="22"/>
                <w:lang w:eastAsia="th-TH"/>
              </w:rPr>
              <w:t>20,477,106</w:t>
            </w:r>
          </w:p>
        </w:tc>
      </w:tr>
      <w:tr w:rsidR="00C7658F" w:rsidRPr="0012708E" w14:paraId="0152B319" w14:textId="77777777" w:rsidTr="00CD0766">
        <w:trPr>
          <w:trHeight w:val="20"/>
        </w:trPr>
        <w:tc>
          <w:tcPr>
            <w:tcW w:w="5922" w:type="dxa"/>
          </w:tcPr>
          <w:p w14:paraId="52A632F7" w14:textId="77777777" w:rsidR="00C7658F" w:rsidRPr="0012708E" w:rsidRDefault="00C7658F" w:rsidP="00C7658F">
            <w:pPr>
              <w:pStyle w:val="Heading8"/>
              <w:keepNext/>
              <w:numPr>
                <w:ilvl w:val="7"/>
                <w:numId w:val="0"/>
              </w:numPr>
              <w:tabs>
                <w:tab w:val="left" w:pos="240"/>
              </w:tabs>
              <w:spacing w:line="260" w:lineRule="atLeast"/>
              <w:ind w:right="-29"/>
              <w:jc w:val="both"/>
              <w:rPr>
                <w:rFonts w:eastAsia="Angsana New" w:cs="Times New Roman"/>
                <w:i/>
                <w:iCs/>
                <w:color w:val="000000"/>
                <w:szCs w:val="22"/>
                <w:lang w:eastAsia="en-US"/>
              </w:rPr>
            </w:pPr>
          </w:p>
        </w:tc>
        <w:tc>
          <w:tcPr>
            <w:tcW w:w="1494" w:type="dxa"/>
          </w:tcPr>
          <w:p w14:paraId="4CFE0E16" w14:textId="77777777" w:rsidR="00C7658F" w:rsidRPr="00A14C1F" w:rsidRDefault="00C7658F" w:rsidP="00C7658F">
            <w:pPr>
              <w:tabs>
                <w:tab w:val="decimal" w:pos="1235"/>
              </w:tabs>
              <w:spacing w:line="260" w:lineRule="atLeast"/>
              <w:ind w:right="-205"/>
              <w:rPr>
                <w:rFonts w:eastAsia="MS Mincho" w:cs="Times New Roman"/>
                <w:szCs w:val="22"/>
                <w:lang w:eastAsia="th-TH"/>
              </w:rPr>
            </w:pPr>
          </w:p>
        </w:tc>
        <w:tc>
          <w:tcPr>
            <w:tcW w:w="270" w:type="dxa"/>
          </w:tcPr>
          <w:p w14:paraId="496F5276" w14:textId="77777777" w:rsidR="00C7658F" w:rsidRPr="0012708E" w:rsidRDefault="00C7658F" w:rsidP="00C7658F">
            <w:pPr>
              <w:tabs>
                <w:tab w:val="decimal" w:pos="1230"/>
              </w:tabs>
              <w:spacing w:line="260" w:lineRule="atLeast"/>
              <w:ind w:left="-29" w:right="-115"/>
              <w:rPr>
                <w:rFonts w:cs="Times New Roman"/>
                <w:szCs w:val="22"/>
              </w:rPr>
            </w:pPr>
          </w:p>
        </w:tc>
        <w:tc>
          <w:tcPr>
            <w:tcW w:w="1467" w:type="dxa"/>
          </w:tcPr>
          <w:p w14:paraId="4EBB44FE" w14:textId="77777777" w:rsidR="00C7658F" w:rsidRPr="0012708E" w:rsidRDefault="00C7658F" w:rsidP="00C7658F">
            <w:pPr>
              <w:tabs>
                <w:tab w:val="decimal" w:pos="1235"/>
              </w:tabs>
              <w:spacing w:line="260" w:lineRule="atLeast"/>
              <w:ind w:right="-205"/>
              <w:rPr>
                <w:rFonts w:eastAsia="MS Mincho" w:cs="Times New Roman"/>
                <w:szCs w:val="22"/>
                <w:lang w:eastAsia="th-TH"/>
              </w:rPr>
            </w:pPr>
          </w:p>
        </w:tc>
      </w:tr>
      <w:tr w:rsidR="00C7658F" w:rsidRPr="0012708E" w14:paraId="7F243D94" w14:textId="77777777" w:rsidTr="00CD0766">
        <w:trPr>
          <w:trHeight w:val="20"/>
        </w:trPr>
        <w:tc>
          <w:tcPr>
            <w:tcW w:w="5922" w:type="dxa"/>
          </w:tcPr>
          <w:p w14:paraId="2F9A18EE" w14:textId="6F7A8D2B" w:rsidR="00C7658F" w:rsidRPr="0012708E" w:rsidRDefault="00C7658F" w:rsidP="00C7658F">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12708E">
              <w:rPr>
                <w:rFonts w:eastAsia="Angsana New" w:cs="Times New Roman"/>
                <w:b/>
                <w:bCs/>
                <w:color w:val="000000"/>
                <w:szCs w:val="22"/>
                <w:lang w:eastAsia="en-US"/>
              </w:rPr>
              <w:t>Additional Tier 1 Capital</w:t>
            </w:r>
          </w:p>
        </w:tc>
        <w:tc>
          <w:tcPr>
            <w:tcW w:w="1494" w:type="dxa"/>
          </w:tcPr>
          <w:p w14:paraId="45BB2359" w14:textId="77777777" w:rsidR="00C7658F" w:rsidRPr="00A14C1F" w:rsidRDefault="00C7658F" w:rsidP="00C7658F">
            <w:pPr>
              <w:tabs>
                <w:tab w:val="decimal" w:pos="1235"/>
              </w:tabs>
              <w:spacing w:line="260" w:lineRule="atLeast"/>
              <w:ind w:right="-205"/>
              <w:rPr>
                <w:rFonts w:eastAsia="MS Mincho" w:cs="Times New Roman"/>
                <w:szCs w:val="22"/>
                <w:lang w:eastAsia="th-TH"/>
              </w:rPr>
            </w:pPr>
          </w:p>
        </w:tc>
        <w:tc>
          <w:tcPr>
            <w:tcW w:w="270" w:type="dxa"/>
          </w:tcPr>
          <w:p w14:paraId="3747F2B6" w14:textId="77777777" w:rsidR="00C7658F" w:rsidRPr="0012708E" w:rsidRDefault="00C7658F" w:rsidP="00C7658F">
            <w:pPr>
              <w:tabs>
                <w:tab w:val="decimal" w:pos="1230"/>
              </w:tabs>
              <w:spacing w:line="260" w:lineRule="atLeast"/>
              <w:ind w:left="-29" w:right="-115"/>
              <w:rPr>
                <w:rFonts w:cs="Times New Roman"/>
                <w:szCs w:val="22"/>
              </w:rPr>
            </w:pPr>
          </w:p>
        </w:tc>
        <w:tc>
          <w:tcPr>
            <w:tcW w:w="1467" w:type="dxa"/>
          </w:tcPr>
          <w:p w14:paraId="5E3700BD" w14:textId="77777777" w:rsidR="00C7658F" w:rsidRPr="0012708E" w:rsidRDefault="00C7658F" w:rsidP="00C7658F">
            <w:pPr>
              <w:tabs>
                <w:tab w:val="decimal" w:pos="1235"/>
              </w:tabs>
              <w:spacing w:line="260" w:lineRule="atLeast"/>
              <w:ind w:right="-205"/>
              <w:rPr>
                <w:rFonts w:eastAsia="MS Mincho" w:cs="Times New Roman"/>
                <w:szCs w:val="22"/>
                <w:lang w:eastAsia="th-TH"/>
              </w:rPr>
            </w:pPr>
          </w:p>
        </w:tc>
      </w:tr>
      <w:tr w:rsidR="00C7658F" w:rsidRPr="0012708E" w14:paraId="0A50438C" w14:textId="77777777" w:rsidTr="00CD0766">
        <w:trPr>
          <w:trHeight w:val="20"/>
        </w:trPr>
        <w:tc>
          <w:tcPr>
            <w:tcW w:w="5922" w:type="dxa"/>
          </w:tcPr>
          <w:p w14:paraId="7430428E" w14:textId="03B9AE69" w:rsidR="00C7658F" w:rsidRPr="0012708E" w:rsidRDefault="00C7658F" w:rsidP="00C7658F">
            <w:pPr>
              <w:tabs>
                <w:tab w:val="left" w:pos="240"/>
                <w:tab w:val="left" w:pos="423"/>
              </w:tabs>
              <w:spacing w:line="260" w:lineRule="atLeast"/>
              <w:ind w:left="222" w:right="-117"/>
              <w:rPr>
                <w:rFonts w:eastAsia="Angsana New" w:cs="Times New Roman"/>
                <w:color w:val="000000"/>
                <w:szCs w:val="22"/>
              </w:rPr>
            </w:pPr>
            <w:r w:rsidRPr="00AB5DFA">
              <w:rPr>
                <w:rFonts w:eastAsia="Angsana New" w:cs="Times New Roman"/>
                <w:szCs w:val="22"/>
              </w:rPr>
              <w:t>Subordinated</w:t>
            </w:r>
            <w:r w:rsidRPr="00AB5DFA">
              <w:rPr>
                <w:rFonts w:eastAsia="Angsana New" w:cs="Times New Roman"/>
                <w:color w:val="000000"/>
                <w:szCs w:val="22"/>
              </w:rPr>
              <w:t xml:space="preserve"> debentures classified as </w:t>
            </w:r>
            <w:r>
              <w:rPr>
                <w:rFonts w:eastAsia="Angsana New" w:cs="Times New Roman"/>
                <w:color w:val="000000"/>
                <w:szCs w:val="22"/>
              </w:rPr>
              <w:br/>
              <w:t xml:space="preserve">   </w:t>
            </w:r>
            <w:r w:rsidRPr="00AB5DFA">
              <w:rPr>
                <w:rFonts w:eastAsia="Angsana New" w:cs="Times New Roman"/>
                <w:color w:val="000000"/>
                <w:szCs w:val="22"/>
              </w:rPr>
              <w:t>additional Tier 1 Capital</w:t>
            </w:r>
          </w:p>
        </w:tc>
        <w:tc>
          <w:tcPr>
            <w:tcW w:w="1494" w:type="dxa"/>
            <w:tcBorders>
              <w:bottom w:val="single" w:sz="4" w:space="0" w:color="auto"/>
            </w:tcBorders>
          </w:tcPr>
          <w:p w14:paraId="4DF2C8A6" w14:textId="77777777" w:rsidR="00C7658F" w:rsidRDefault="00C7658F" w:rsidP="00C7658F">
            <w:pPr>
              <w:tabs>
                <w:tab w:val="decimal" w:pos="1235"/>
              </w:tabs>
              <w:spacing w:line="260" w:lineRule="atLeast"/>
              <w:ind w:right="-205"/>
              <w:rPr>
                <w:rFonts w:eastAsia="MS Mincho" w:cstheme="minorBidi"/>
                <w:szCs w:val="28"/>
                <w:lang w:eastAsia="th-TH" w:bidi="th-TH"/>
              </w:rPr>
            </w:pPr>
          </w:p>
          <w:p w14:paraId="7A7637E5" w14:textId="4C78B634" w:rsidR="00C7658F" w:rsidRPr="00A14C1F" w:rsidRDefault="00C7658F" w:rsidP="00C7658F">
            <w:pPr>
              <w:tabs>
                <w:tab w:val="decimal" w:pos="1235"/>
              </w:tabs>
              <w:spacing w:line="260" w:lineRule="atLeast"/>
              <w:ind w:right="-205"/>
              <w:rPr>
                <w:rFonts w:eastAsia="MS Mincho" w:cs="Times New Roman"/>
                <w:szCs w:val="22"/>
                <w:lang w:eastAsia="th-TH"/>
              </w:rPr>
            </w:pPr>
            <w:r w:rsidRPr="0093239C">
              <w:rPr>
                <w:rFonts w:eastAsia="MS Mincho" w:cs="Times New Roman"/>
                <w:szCs w:val="22"/>
                <w:lang w:eastAsia="th-TH"/>
              </w:rPr>
              <w:t>861,06</w:t>
            </w:r>
            <w:r>
              <w:rPr>
                <w:rFonts w:eastAsia="MS Mincho" w:cs="Times New Roman"/>
                <w:szCs w:val="22"/>
                <w:lang w:eastAsia="th-TH"/>
              </w:rPr>
              <w:t>2</w:t>
            </w:r>
          </w:p>
        </w:tc>
        <w:tc>
          <w:tcPr>
            <w:tcW w:w="270" w:type="dxa"/>
          </w:tcPr>
          <w:p w14:paraId="244B4534" w14:textId="77777777" w:rsidR="00C7658F" w:rsidRPr="0012708E" w:rsidRDefault="00C7658F" w:rsidP="00C7658F">
            <w:pPr>
              <w:tabs>
                <w:tab w:val="decimal" w:pos="1230"/>
              </w:tabs>
              <w:spacing w:line="260" w:lineRule="atLeast"/>
              <w:ind w:left="-29" w:right="-115"/>
              <w:rPr>
                <w:rFonts w:cs="Times New Roman"/>
                <w:szCs w:val="22"/>
              </w:rPr>
            </w:pPr>
          </w:p>
        </w:tc>
        <w:tc>
          <w:tcPr>
            <w:tcW w:w="1467" w:type="dxa"/>
            <w:tcBorders>
              <w:bottom w:val="single" w:sz="4" w:space="0" w:color="auto"/>
            </w:tcBorders>
          </w:tcPr>
          <w:p w14:paraId="40EF59BF" w14:textId="77777777" w:rsidR="00C7658F" w:rsidRDefault="00C7658F" w:rsidP="00C7658F">
            <w:pPr>
              <w:tabs>
                <w:tab w:val="decimal" w:pos="1235"/>
              </w:tabs>
              <w:spacing w:line="260" w:lineRule="atLeast"/>
              <w:ind w:right="-205"/>
              <w:rPr>
                <w:rFonts w:eastAsia="MS Mincho" w:cs="Times New Roman"/>
                <w:szCs w:val="22"/>
                <w:lang w:eastAsia="th-TH"/>
              </w:rPr>
            </w:pPr>
          </w:p>
          <w:p w14:paraId="76AA9CDA" w14:textId="3952D891" w:rsidR="00C7658F" w:rsidRPr="0012708E" w:rsidRDefault="00C7658F" w:rsidP="00C7658F">
            <w:pPr>
              <w:tabs>
                <w:tab w:val="decimal" w:pos="1235"/>
              </w:tabs>
              <w:spacing w:line="260" w:lineRule="atLeast"/>
              <w:ind w:right="-205"/>
              <w:rPr>
                <w:rFonts w:eastAsia="MS Mincho" w:cs="Times New Roman"/>
                <w:b/>
                <w:bCs/>
                <w:szCs w:val="22"/>
                <w:lang w:eastAsia="th-TH"/>
              </w:rPr>
            </w:pPr>
            <w:r w:rsidRPr="0093239C">
              <w:rPr>
                <w:rFonts w:eastAsia="MS Mincho" w:cs="Times New Roman"/>
                <w:szCs w:val="22"/>
                <w:lang w:eastAsia="th-TH"/>
              </w:rPr>
              <w:t>861,06</w:t>
            </w:r>
            <w:r>
              <w:rPr>
                <w:rFonts w:eastAsia="MS Mincho" w:cs="Times New Roman"/>
                <w:szCs w:val="22"/>
                <w:lang w:eastAsia="th-TH"/>
              </w:rPr>
              <w:t>2</w:t>
            </w:r>
          </w:p>
        </w:tc>
      </w:tr>
      <w:tr w:rsidR="00C7658F" w:rsidRPr="0012708E" w14:paraId="0D23F644" w14:textId="77777777" w:rsidTr="00CD0766">
        <w:trPr>
          <w:trHeight w:val="20"/>
        </w:trPr>
        <w:tc>
          <w:tcPr>
            <w:tcW w:w="5922" w:type="dxa"/>
            <w:vAlign w:val="bottom"/>
          </w:tcPr>
          <w:p w14:paraId="52A568B9" w14:textId="77777777" w:rsidR="00C7658F" w:rsidRPr="0012708E" w:rsidRDefault="00C7658F" w:rsidP="00C7658F">
            <w:pPr>
              <w:pStyle w:val="Heading8"/>
              <w:numPr>
                <w:ilvl w:val="7"/>
                <w:numId w:val="0"/>
              </w:numPr>
              <w:spacing w:line="260" w:lineRule="atLeast"/>
              <w:ind w:right="-29"/>
              <w:rPr>
                <w:rFonts w:eastAsia="Angsana New" w:cs="Times New Roman"/>
                <w:b/>
                <w:bCs/>
                <w:i/>
                <w:iCs/>
                <w:color w:val="000000"/>
                <w:szCs w:val="22"/>
                <w:lang w:eastAsia="en-US"/>
              </w:rPr>
            </w:pPr>
            <w:r w:rsidRPr="0012708E">
              <w:rPr>
                <w:rFonts w:eastAsia="Angsana New" w:cs="Times New Roman"/>
                <w:b/>
                <w:bCs/>
                <w:color w:val="000000"/>
                <w:szCs w:val="22"/>
                <w:lang w:eastAsia="en-US"/>
              </w:rPr>
              <w:t>Total Tier 1 Capital</w:t>
            </w:r>
          </w:p>
        </w:tc>
        <w:tc>
          <w:tcPr>
            <w:tcW w:w="1494" w:type="dxa"/>
            <w:tcBorders>
              <w:top w:val="single" w:sz="4" w:space="0" w:color="auto"/>
              <w:bottom w:val="single" w:sz="4" w:space="0" w:color="auto"/>
            </w:tcBorders>
          </w:tcPr>
          <w:p w14:paraId="2EAF5667" w14:textId="62814341" w:rsidR="00C7658F" w:rsidRPr="00A14C1F" w:rsidRDefault="00C7658F" w:rsidP="00C7658F">
            <w:pPr>
              <w:tabs>
                <w:tab w:val="decimal" w:pos="1235"/>
              </w:tabs>
              <w:spacing w:line="260" w:lineRule="atLeast"/>
              <w:ind w:right="-205"/>
              <w:rPr>
                <w:rFonts w:eastAsia="MS Mincho" w:cs="Times New Roman"/>
                <w:b/>
                <w:bCs/>
                <w:szCs w:val="22"/>
                <w:lang w:eastAsia="th-TH"/>
              </w:rPr>
            </w:pPr>
            <w:r>
              <w:rPr>
                <w:rFonts w:eastAsia="MS Mincho"/>
                <w:b/>
                <w:bCs/>
                <w:lang w:eastAsia="th-TH"/>
              </w:rPr>
              <w:t>22,909,196</w:t>
            </w:r>
          </w:p>
        </w:tc>
        <w:tc>
          <w:tcPr>
            <w:tcW w:w="270" w:type="dxa"/>
          </w:tcPr>
          <w:p w14:paraId="1792750D" w14:textId="77777777" w:rsidR="00C7658F" w:rsidRPr="0012708E" w:rsidRDefault="00C7658F" w:rsidP="00C7658F">
            <w:pPr>
              <w:tabs>
                <w:tab w:val="decimal" w:pos="1230"/>
              </w:tabs>
              <w:spacing w:line="260" w:lineRule="atLeast"/>
              <w:ind w:left="-29" w:right="-115"/>
              <w:rPr>
                <w:rFonts w:cs="Times New Roman"/>
                <w:b/>
                <w:bCs/>
                <w:szCs w:val="22"/>
              </w:rPr>
            </w:pPr>
          </w:p>
        </w:tc>
        <w:tc>
          <w:tcPr>
            <w:tcW w:w="1467" w:type="dxa"/>
            <w:tcBorders>
              <w:top w:val="single" w:sz="4" w:space="0" w:color="auto"/>
              <w:bottom w:val="single" w:sz="4" w:space="0" w:color="auto"/>
            </w:tcBorders>
          </w:tcPr>
          <w:p w14:paraId="68A14013" w14:textId="6B545F52" w:rsidR="00C7658F" w:rsidRPr="0012708E" w:rsidRDefault="00C7658F" w:rsidP="00C7658F">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21,338,168</w:t>
            </w:r>
          </w:p>
        </w:tc>
      </w:tr>
      <w:tr w:rsidR="00C7658F" w:rsidRPr="0012708E" w14:paraId="05098C0F" w14:textId="77777777" w:rsidTr="00CD0766">
        <w:trPr>
          <w:trHeight w:val="20"/>
        </w:trPr>
        <w:tc>
          <w:tcPr>
            <w:tcW w:w="5922" w:type="dxa"/>
            <w:vAlign w:val="bottom"/>
          </w:tcPr>
          <w:p w14:paraId="674C1FE7" w14:textId="77777777" w:rsidR="00C7658F" w:rsidRPr="0012708E" w:rsidRDefault="00C7658F" w:rsidP="00C7658F">
            <w:pPr>
              <w:pStyle w:val="Heading8"/>
              <w:keepNext/>
              <w:numPr>
                <w:ilvl w:val="7"/>
                <w:numId w:val="0"/>
              </w:numPr>
              <w:tabs>
                <w:tab w:val="left" w:pos="240"/>
              </w:tabs>
              <w:spacing w:line="260" w:lineRule="atLeast"/>
              <w:ind w:right="-29"/>
              <w:rPr>
                <w:rFonts w:eastAsia="Angsana New" w:cs="Times New Roman"/>
                <w:b/>
                <w:bCs/>
                <w:i/>
                <w:iCs/>
                <w:color w:val="000000"/>
                <w:szCs w:val="22"/>
                <w:lang w:eastAsia="en-US"/>
              </w:rPr>
            </w:pPr>
          </w:p>
          <w:p w14:paraId="4715640F" w14:textId="65AE35A0" w:rsidR="00C7658F" w:rsidRPr="0012708E" w:rsidRDefault="00C7658F" w:rsidP="00C7658F">
            <w:pPr>
              <w:pStyle w:val="Heading8"/>
              <w:keepNext/>
              <w:numPr>
                <w:ilvl w:val="7"/>
                <w:numId w:val="0"/>
              </w:numPr>
              <w:tabs>
                <w:tab w:val="left" w:pos="240"/>
              </w:tabs>
              <w:spacing w:line="260" w:lineRule="atLeast"/>
              <w:ind w:right="-29"/>
              <w:rPr>
                <w:rFonts w:cs="Times New Roman"/>
                <w:b/>
                <w:bCs/>
                <w:i/>
                <w:iCs/>
                <w:color w:val="000000"/>
                <w:szCs w:val="22"/>
                <w:lang w:eastAsia="en-US"/>
              </w:rPr>
            </w:pPr>
            <w:r w:rsidRPr="0012708E">
              <w:rPr>
                <w:rFonts w:eastAsia="Angsana New" w:cs="Times New Roman"/>
                <w:b/>
                <w:bCs/>
                <w:i/>
                <w:iCs/>
                <w:color w:val="000000"/>
                <w:szCs w:val="22"/>
                <w:lang w:eastAsia="en-US"/>
              </w:rPr>
              <w:t>Tier 2 Capital</w:t>
            </w:r>
          </w:p>
        </w:tc>
        <w:tc>
          <w:tcPr>
            <w:tcW w:w="1494" w:type="dxa"/>
          </w:tcPr>
          <w:p w14:paraId="1AAC7861" w14:textId="77777777" w:rsidR="00C7658F" w:rsidRPr="00A14C1F" w:rsidRDefault="00C7658F" w:rsidP="00C7658F">
            <w:pPr>
              <w:tabs>
                <w:tab w:val="decimal" w:pos="1230"/>
              </w:tabs>
              <w:spacing w:line="260" w:lineRule="atLeast"/>
              <w:ind w:right="-205"/>
              <w:rPr>
                <w:rFonts w:eastAsia="MS Mincho" w:cs="Times New Roman"/>
                <w:szCs w:val="22"/>
                <w:lang w:eastAsia="th-TH"/>
              </w:rPr>
            </w:pPr>
          </w:p>
        </w:tc>
        <w:tc>
          <w:tcPr>
            <w:tcW w:w="270" w:type="dxa"/>
          </w:tcPr>
          <w:p w14:paraId="6592EE6A" w14:textId="77777777" w:rsidR="00C7658F" w:rsidRPr="0012708E" w:rsidRDefault="00C7658F" w:rsidP="00C7658F">
            <w:pPr>
              <w:tabs>
                <w:tab w:val="decimal" w:pos="1230"/>
              </w:tabs>
              <w:spacing w:line="260" w:lineRule="atLeast"/>
              <w:ind w:left="-29" w:right="-115"/>
              <w:rPr>
                <w:rFonts w:cs="Times New Roman"/>
                <w:szCs w:val="22"/>
              </w:rPr>
            </w:pPr>
          </w:p>
        </w:tc>
        <w:tc>
          <w:tcPr>
            <w:tcW w:w="1467" w:type="dxa"/>
          </w:tcPr>
          <w:p w14:paraId="50D135CB" w14:textId="77777777" w:rsidR="00C7658F" w:rsidRPr="0012708E" w:rsidRDefault="00C7658F" w:rsidP="00C7658F">
            <w:pPr>
              <w:tabs>
                <w:tab w:val="decimal" w:pos="1230"/>
              </w:tabs>
              <w:spacing w:line="260" w:lineRule="atLeast"/>
              <w:ind w:left="-29" w:right="-115"/>
              <w:rPr>
                <w:rFonts w:cs="Times New Roman"/>
                <w:szCs w:val="22"/>
              </w:rPr>
            </w:pPr>
          </w:p>
        </w:tc>
      </w:tr>
      <w:tr w:rsidR="00C7658F" w:rsidRPr="0012708E" w14:paraId="0FF83271" w14:textId="77777777" w:rsidTr="00CD0766">
        <w:trPr>
          <w:trHeight w:val="20"/>
        </w:trPr>
        <w:tc>
          <w:tcPr>
            <w:tcW w:w="5922" w:type="dxa"/>
          </w:tcPr>
          <w:p w14:paraId="469E73E4" w14:textId="529AACA8" w:rsidR="00C7658F" w:rsidRPr="0012708E" w:rsidRDefault="00C7658F" w:rsidP="00C7658F">
            <w:pPr>
              <w:tabs>
                <w:tab w:val="left" w:pos="240"/>
              </w:tabs>
              <w:spacing w:line="260" w:lineRule="atLeast"/>
              <w:ind w:left="222" w:right="-117"/>
              <w:rPr>
                <w:rFonts w:eastAsia="Angsana New" w:cs="Times New Roman"/>
                <w:b/>
                <w:bCs/>
                <w:i/>
                <w:iCs/>
                <w:color w:val="000000"/>
                <w:szCs w:val="22"/>
              </w:rPr>
            </w:pPr>
            <w:r w:rsidRPr="00AB5DFA">
              <w:rPr>
                <w:rFonts w:eastAsia="Angsana New" w:cs="Times New Roman"/>
                <w:color w:val="000000"/>
                <w:szCs w:val="22"/>
              </w:rPr>
              <w:tab/>
              <w:t xml:space="preserve">Subordinated debentures classified as </w:t>
            </w:r>
            <w:r>
              <w:rPr>
                <w:rFonts w:eastAsia="Angsana New" w:cs="Times New Roman"/>
                <w:color w:val="000000"/>
                <w:szCs w:val="22"/>
              </w:rPr>
              <w:br/>
              <w:t xml:space="preserve">   additional </w:t>
            </w:r>
            <w:r w:rsidRPr="00AB5DFA">
              <w:rPr>
                <w:rFonts w:eastAsia="Angsana New" w:cs="Times New Roman"/>
                <w:color w:val="000000"/>
                <w:szCs w:val="22"/>
              </w:rPr>
              <w:t>Tier 2 Capital</w:t>
            </w:r>
          </w:p>
        </w:tc>
        <w:tc>
          <w:tcPr>
            <w:tcW w:w="1494" w:type="dxa"/>
          </w:tcPr>
          <w:p w14:paraId="1ECE128C" w14:textId="77777777" w:rsidR="00C7658F" w:rsidRDefault="00C7658F" w:rsidP="00C7658F">
            <w:pPr>
              <w:tabs>
                <w:tab w:val="decimal" w:pos="1230"/>
              </w:tabs>
              <w:spacing w:line="260" w:lineRule="atLeast"/>
              <w:ind w:right="-205"/>
              <w:rPr>
                <w:rFonts w:eastAsia="MS Mincho" w:cstheme="minorBidi"/>
                <w:szCs w:val="28"/>
                <w:lang w:eastAsia="th-TH" w:bidi="th-TH"/>
              </w:rPr>
            </w:pPr>
          </w:p>
          <w:p w14:paraId="47D0D927" w14:textId="25B7FF68" w:rsidR="00C7658F" w:rsidRPr="00AA6956" w:rsidRDefault="00C7658F" w:rsidP="00C7658F">
            <w:pPr>
              <w:tabs>
                <w:tab w:val="decimal" w:pos="1230"/>
              </w:tabs>
              <w:spacing w:line="260" w:lineRule="atLeast"/>
              <w:ind w:right="-205"/>
              <w:rPr>
                <w:rFonts w:eastAsia="MS Mincho" w:cstheme="minorBidi"/>
                <w:szCs w:val="28"/>
                <w:lang w:eastAsia="th-TH" w:bidi="th-TH"/>
              </w:rPr>
            </w:pPr>
            <w:r w:rsidRPr="0093239C">
              <w:rPr>
                <w:rFonts w:eastAsia="MS Mincho" w:cs="Times New Roman"/>
                <w:szCs w:val="22"/>
                <w:lang w:eastAsia="th-TH"/>
              </w:rPr>
              <w:t>1,700,000</w:t>
            </w:r>
          </w:p>
        </w:tc>
        <w:tc>
          <w:tcPr>
            <w:tcW w:w="270" w:type="dxa"/>
            <w:vAlign w:val="bottom"/>
          </w:tcPr>
          <w:p w14:paraId="32279984" w14:textId="77777777" w:rsidR="00C7658F" w:rsidRPr="0012708E" w:rsidRDefault="00C7658F" w:rsidP="00C7658F">
            <w:pPr>
              <w:tabs>
                <w:tab w:val="decimal" w:pos="1230"/>
              </w:tabs>
              <w:spacing w:line="260" w:lineRule="atLeast"/>
              <w:ind w:left="-29" w:right="-115"/>
              <w:rPr>
                <w:rFonts w:cs="Times New Roman"/>
                <w:szCs w:val="22"/>
              </w:rPr>
            </w:pPr>
          </w:p>
        </w:tc>
        <w:tc>
          <w:tcPr>
            <w:tcW w:w="1467" w:type="dxa"/>
          </w:tcPr>
          <w:p w14:paraId="24DC1B1F" w14:textId="77777777" w:rsidR="00C7658F" w:rsidRDefault="00C7658F" w:rsidP="00C7658F">
            <w:pPr>
              <w:tabs>
                <w:tab w:val="decimal" w:pos="1230"/>
              </w:tabs>
              <w:spacing w:line="260" w:lineRule="atLeast"/>
              <w:ind w:right="-205"/>
              <w:rPr>
                <w:rFonts w:eastAsia="MS Mincho" w:cs="Times New Roman"/>
                <w:szCs w:val="22"/>
                <w:lang w:eastAsia="th-TH"/>
              </w:rPr>
            </w:pPr>
          </w:p>
          <w:p w14:paraId="34392975" w14:textId="2B094988" w:rsidR="00C7658F" w:rsidRPr="0012708E" w:rsidRDefault="00C7658F" w:rsidP="00C7658F">
            <w:pPr>
              <w:tabs>
                <w:tab w:val="decimal" w:pos="1230"/>
              </w:tabs>
              <w:spacing w:line="260" w:lineRule="atLeast"/>
              <w:ind w:left="-29" w:right="-115"/>
              <w:rPr>
                <w:rFonts w:cs="Times New Roman"/>
                <w:szCs w:val="22"/>
              </w:rPr>
            </w:pPr>
            <w:r w:rsidRPr="0093239C">
              <w:rPr>
                <w:rFonts w:eastAsia="MS Mincho" w:cs="Times New Roman"/>
                <w:szCs w:val="22"/>
                <w:lang w:eastAsia="th-TH"/>
              </w:rPr>
              <w:t>1,700,000</w:t>
            </w:r>
          </w:p>
        </w:tc>
      </w:tr>
      <w:tr w:rsidR="00C7658F" w:rsidRPr="0012708E" w14:paraId="3B20CA0B" w14:textId="77777777" w:rsidTr="00CD0766">
        <w:trPr>
          <w:trHeight w:val="20"/>
        </w:trPr>
        <w:tc>
          <w:tcPr>
            <w:tcW w:w="5922" w:type="dxa"/>
          </w:tcPr>
          <w:p w14:paraId="5A4ED0B9" w14:textId="6B16C5D8" w:rsidR="00C7658F" w:rsidRPr="0012708E" w:rsidRDefault="00C7658F" w:rsidP="00C7658F">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12708E">
              <w:rPr>
                <w:rFonts w:eastAsia="Angsana New" w:cs="Times New Roman"/>
                <w:color w:val="000000"/>
                <w:szCs w:val="22"/>
                <w:lang w:eastAsia="en-US"/>
              </w:rPr>
              <w:tab/>
              <w:t>General provision</w:t>
            </w:r>
          </w:p>
        </w:tc>
        <w:tc>
          <w:tcPr>
            <w:tcW w:w="1494" w:type="dxa"/>
          </w:tcPr>
          <w:p w14:paraId="1CAA28AB" w14:textId="0A65FFCB" w:rsidR="00C7658F" w:rsidRPr="00A14C1F" w:rsidRDefault="00C7658F" w:rsidP="00C7658F">
            <w:pPr>
              <w:tabs>
                <w:tab w:val="decimal" w:pos="1235"/>
              </w:tabs>
              <w:spacing w:line="260" w:lineRule="atLeast"/>
              <w:ind w:right="-205"/>
              <w:rPr>
                <w:rFonts w:eastAsia="MS Mincho" w:cs="Times New Roman"/>
                <w:szCs w:val="22"/>
                <w:lang w:eastAsia="th-TH"/>
              </w:rPr>
            </w:pPr>
            <w:r>
              <w:rPr>
                <w:rFonts w:eastAsia="MS Mincho"/>
                <w:lang w:eastAsia="th-TH"/>
              </w:rPr>
              <w:t>1,522,127</w:t>
            </w:r>
          </w:p>
        </w:tc>
        <w:tc>
          <w:tcPr>
            <w:tcW w:w="270" w:type="dxa"/>
          </w:tcPr>
          <w:p w14:paraId="46E6EB55" w14:textId="77777777" w:rsidR="00C7658F" w:rsidRPr="0012708E" w:rsidRDefault="00C7658F" w:rsidP="00C7658F">
            <w:pPr>
              <w:tabs>
                <w:tab w:val="decimal" w:pos="1230"/>
              </w:tabs>
              <w:spacing w:line="260" w:lineRule="atLeast"/>
              <w:ind w:left="-29" w:right="-115"/>
              <w:rPr>
                <w:rFonts w:eastAsia="MS Mincho" w:cs="Times New Roman"/>
                <w:szCs w:val="22"/>
                <w:lang w:eastAsia="th-TH"/>
              </w:rPr>
            </w:pPr>
          </w:p>
        </w:tc>
        <w:tc>
          <w:tcPr>
            <w:tcW w:w="1467" w:type="dxa"/>
          </w:tcPr>
          <w:p w14:paraId="23DEF319" w14:textId="7F6AD5F4" w:rsidR="00C7658F" w:rsidRPr="0012708E" w:rsidRDefault="00C7658F" w:rsidP="00C7658F">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1,432,407</w:t>
            </w:r>
          </w:p>
        </w:tc>
      </w:tr>
      <w:tr w:rsidR="00C7658F" w:rsidRPr="0012708E" w14:paraId="37498B92" w14:textId="77777777" w:rsidTr="00CD0766">
        <w:trPr>
          <w:trHeight w:val="20"/>
        </w:trPr>
        <w:tc>
          <w:tcPr>
            <w:tcW w:w="5922" w:type="dxa"/>
          </w:tcPr>
          <w:p w14:paraId="73F3D82B" w14:textId="77777777" w:rsidR="00C7658F" w:rsidRPr="0012708E" w:rsidRDefault="00C7658F" w:rsidP="00C7658F">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12708E">
              <w:rPr>
                <w:rFonts w:eastAsia="Angsana New" w:cs="Times New Roman"/>
                <w:b/>
                <w:bCs/>
                <w:color w:val="000000"/>
                <w:szCs w:val="22"/>
                <w:lang w:eastAsia="en-US"/>
              </w:rPr>
              <w:t>Total Tier 2 Capital</w:t>
            </w:r>
          </w:p>
        </w:tc>
        <w:tc>
          <w:tcPr>
            <w:tcW w:w="1494" w:type="dxa"/>
            <w:tcBorders>
              <w:top w:val="single" w:sz="4" w:space="0" w:color="auto"/>
              <w:bottom w:val="single" w:sz="4" w:space="0" w:color="auto"/>
            </w:tcBorders>
          </w:tcPr>
          <w:p w14:paraId="6CB8D118" w14:textId="0612CB71" w:rsidR="00C7658F" w:rsidRPr="00A14C1F" w:rsidRDefault="00C7658F" w:rsidP="00C7658F">
            <w:pPr>
              <w:tabs>
                <w:tab w:val="decimal" w:pos="1235"/>
              </w:tabs>
              <w:spacing w:line="260" w:lineRule="atLeast"/>
              <w:ind w:right="-205"/>
              <w:rPr>
                <w:rFonts w:eastAsia="MS Mincho" w:cs="Times New Roman"/>
                <w:b/>
                <w:bCs/>
                <w:szCs w:val="22"/>
                <w:lang w:eastAsia="th-TH"/>
              </w:rPr>
            </w:pPr>
            <w:r>
              <w:rPr>
                <w:rFonts w:eastAsia="MS Mincho"/>
                <w:b/>
                <w:bCs/>
                <w:lang w:eastAsia="th-TH"/>
              </w:rPr>
              <w:t>3,222,127</w:t>
            </w:r>
          </w:p>
        </w:tc>
        <w:tc>
          <w:tcPr>
            <w:tcW w:w="270" w:type="dxa"/>
          </w:tcPr>
          <w:p w14:paraId="093A8015" w14:textId="77777777" w:rsidR="00C7658F" w:rsidRPr="0012708E" w:rsidRDefault="00C7658F" w:rsidP="00C7658F">
            <w:pPr>
              <w:tabs>
                <w:tab w:val="decimal" w:pos="1230"/>
              </w:tabs>
              <w:spacing w:line="260" w:lineRule="atLeast"/>
              <w:ind w:left="-29" w:right="-115"/>
              <w:rPr>
                <w:rFonts w:eastAsia="MS Mincho" w:cs="Times New Roman"/>
                <w:b/>
                <w:bCs/>
                <w:szCs w:val="22"/>
                <w:lang w:eastAsia="th-TH"/>
              </w:rPr>
            </w:pPr>
          </w:p>
        </w:tc>
        <w:tc>
          <w:tcPr>
            <w:tcW w:w="1467" w:type="dxa"/>
            <w:tcBorders>
              <w:top w:val="single" w:sz="4" w:space="0" w:color="auto"/>
              <w:bottom w:val="single" w:sz="4" w:space="0" w:color="auto"/>
            </w:tcBorders>
          </w:tcPr>
          <w:p w14:paraId="24504A92" w14:textId="2D46367E" w:rsidR="00C7658F" w:rsidRPr="0012708E" w:rsidRDefault="00C7658F" w:rsidP="00C7658F">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3,132,407</w:t>
            </w:r>
          </w:p>
        </w:tc>
      </w:tr>
      <w:tr w:rsidR="00C7658F" w:rsidRPr="0012708E" w14:paraId="095F0DEC" w14:textId="77777777" w:rsidTr="00CD0766">
        <w:trPr>
          <w:trHeight w:val="20"/>
        </w:trPr>
        <w:tc>
          <w:tcPr>
            <w:tcW w:w="5922" w:type="dxa"/>
          </w:tcPr>
          <w:p w14:paraId="1B7C3349" w14:textId="77777777" w:rsidR="00C7658F" w:rsidRPr="0012708E" w:rsidRDefault="00C7658F" w:rsidP="00C7658F">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p>
        </w:tc>
        <w:tc>
          <w:tcPr>
            <w:tcW w:w="1494" w:type="dxa"/>
            <w:tcBorders>
              <w:top w:val="single" w:sz="4" w:space="0" w:color="auto"/>
            </w:tcBorders>
          </w:tcPr>
          <w:p w14:paraId="06C849CB" w14:textId="77777777" w:rsidR="00C7658F" w:rsidRPr="00A14C1F" w:rsidRDefault="00C7658F" w:rsidP="00C7658F">
            <w:pPr>
              <w:tabs>
                <w:tab w:val="decimal" w:pos="1235"/>
              </w:tabs>
              <w:spacing w:line="260" w:lineRule="atLeast"/>
              <w:ind w:right="-205"/>
              <w:rPr>
                <w:rFonts w:eastAsia="MS Mincho" w:cs="Times New Roman"/>
                <w:szCs w:val="22"/>
                <w:lang w:eastAsia="th-TH"/>
              </w:rPr>
            </w:pPr>
          </w:p>
        </w:tc>
        <w:tc>
          <w:tcPr>
            <w:tcW w:w="270" w:type="dxa"/>
          </w:tcPr>
          <w:p w14:paraId="4CC3B528" w14:textId="77777777" w:rsidR="00C7658F" w:rsidRPr="0012708E" w:rsidRDefault="00C7658F" w:rsidP="00C7658F">
            <w:pPr>
              <w:tabs>
                <w:tab w:val="decimal" w:pos="1230"/>
              </w:tabs>
              <w:spacing w:line="260" w:lineRule="atLeast"/>
              <w:ind w:left="-29" w:right="-115"/>
              <w:rPr>
                <w:rFonts w:cs="Times New Roman"/>
                <w:b/>
                <w:bCs/>
                <w:color w:val="000000"/>
                <w:szCs w:val="22"/>
                <w:lang w:eastAsia="en-GB" w:bidi="th-TH"/>
              </w:rPr>
            </w:pPr>
          </w:p>
        </w:tc>
        <w:tc>
          <w:tcPr>
            <w:tcW w:w="1467" w:type="dxa"/>
            <w:tcBorders>
              <w:top w:val="single" w:sz="4" w:space="0" w:color="auto"/>
            </w:tcBorders>
          </w:tcPr>
          <w:p w14:paraId="0B099328" w14:textId="77777777" w:rsidR="00C7658F" w:rsidRPr="0012708E" w:rsidRDefault="00C7658F" w:rsidP="00C7658F">
            <w:pPr>
              <w:tabs>
                <w:tab w:val="decimal" w:pos="1235"/>
              </w:tabs>
              <w:spacing w:line="260" w:lineRule="atLeast"/>
              <w:ind w:right="-205"/>
              <w:rPr>
                <w:rFonts w:eastAsia="MS Mincho" w:cs="Times New Roman"/>
                <w:szCs w:val="22"/>
                <w:lang w:eastAsia="th-TH"/>
              </w:rPr>
            </w:pPr>
          </w:p>
        </w:tc>
      </w:tr>
      <w:tr w:rsidR="00C7658F" w:rsidRPr="0012708E" w14:paraId="0700E5B5" w14:textId="77777777" w:rsidTr="00CD0766">
        <w:trPr>
          <w:trHeight w:val="20"/>
        </w:trPr>
        <w:tc>
          <w:tcPr>
            <w:tcW w:w="5922" w:type="dxa"/>
          </w:tcPr>
          <w:p w14:paraId="1EA5C68A" w14:textId="77777777" w:rsidR="00C7658F" w:rsidRPr="0012708E" w:rsidRDefault="00C7658F" w:rsidP="00C7658F">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12708E">
              <w:rPr>
                <w:rFonts w:eastAsia="Angsana New" w:cs="Times New Roman"/>
                <w:b/>
                <w:bCs/>
                <w:color w:val="000000"/>
                <w:szCs w:val="22"/>
                <w:lang w:eastAsia="en-US"/>
              </w:rPr>
              <w:t>Total Capital funds</w:t>
            </w:r>
          </w:p>
        </w:tc>
        <w:tc>
          <w:tcPr>
            <w:tcW w:w="1494" w:type="dxa"/>
            <w:tcBorders>
              <w:bottom w:val="double" w:sz="4" w:space="0" w:color="auto"/>
            </w:tcBorders>
          </w:tcPr>
          <w:p w14:paraId="58BE71A0" w14:textId="1A136679" w:rsidR="00C7658F" w:rsidRPr="00A14C1F" w:rsidRDefault="00C7658F" w:rsidP="00C7658F">
            <w:pPr>
              <w:tabs>
                <w:tab w:val="decimal" w:pos="1235"/>
              </w:tabs>
              <w:spacing w:line="260" w:lineRule="atLeast"/>
              <w:ind w:right="-205"/>
              <w:rPr>
                <w:rFonts w:eastAsia="MS Mincho" w:cs="Times New Roman"/>
                <w:b/>
                <w:bCs/>
                <w:szCs w:val="22"/>
                <w:lang w:eastAsia="th-TH"/>
              </w:rPr>
            </w:pPr>
            <w:r>
              <w:rPr>
                <w:rFonts w:eastAsia="MS Mincho"/>
                <w:b/>
                <w:bCs/>
                <w:lang w:eastAsia="th-TH"/>
              </w:rPr>
              <w:t>26,131,323</w:t>
            </w:r>
          </w:p>
        </w:tc>
        <w:tc>
          <w:tcPr>
            <w:tcW w:w="270" w:type="dxa"/>
          </w:tcPr>
          <w:p w14:paraId="1D19EAA2" w14:textId="77777777" w:rsidR="00C7658F" w:rsidRPr="0012708E" w:rsidRDefault="00C7658F" w:rsidP="00C7658F">
            <w:pPr>
              <w:tabs>
                <w:tab w:val="decimal" w:pos="1230"/>
              </w:tabs>
              <w:spacing w:line="260" w:lineRule="atLeast"/>
              <w:ind w:left="-29" w:right="-115"/>
              <w:rPr>
                <w:rFonts w:cs="Times New Roman"/>
                <w:b/>
                <w:bCs/>
                <w:color w:val="000000"/>
                <w:szCs w:val="22"/>
                <w:lang w:eastAsia="en-GB" w:bidi="th-TH"/>
              </w:rPr>
            </w:pPr>
          </w:p>
        </w:tc>
        <w:tc>
          <w:tcPr>
            <w:tcW w:w="1467" w:type="dxa"/>
            <w:tcBorders>
              <w:bottom w:val="double" w:sz="4" w:space="0" w:color="auto"/>
            </w:tcBorders>
          </w:tcPr>
          <w:p w14:paraId="064B04B9" w14:textId="55076941" w:rsidR="00C7658F" w:rsidRPr="0012708E" w:rsidRDefault="00C7658F" w:rsidP="00C7658F">
            <w:pPr>
              <w:tabs>
                <w:tab w:val="decimal" w:pos="1235"/>
              </w:tabs>
              <w:spacing w:line="260" w:lineRule="atLeast"/>
              <w:ind w:right="-205"/>
              <w:rPr>
                <w:rFonts w:eastAsia="MS Mincho" w:cs="Times New Roman"/>
                <w:b/>
                <w:bCs/>
                <w:szCs w:val="22"/>
                <w:lang w:eastAsia="th-TH"/>
              </w:rPr>
            </w:pPr>
            <w:r>
              <w:rPr>
                <w:rFonts w:eastAsia="MS Mincho" w:cs="Times New Roman"/>
                <w:b/>
                <w:bCs/>
                <w:szCs w:val="22"/>
                <w:lang w:eastAsia="th-TH"/>
              </w:rPr>
              <w:t>24,470,575</w:t>
            </w:r>
          </w:p>
        </w:tc>
      </w:tr>
      <w:tr w:rsidR="00C7658F" w:rsidRPr="0012708E" w14:paraId="42E444EB" w14:textId="77777777" w:rsidTr="00CD0766">
        <w:trPr>
          <w:trHeight w:val="20"/>
        </w:trPr>
        <w:tc>
          <w:tcPr>
            <w:tcW w:w="5922" w:type="dxa"/>
          </w:tcPr>
          <w:p w14:paraId="76D073AE" w14:textId="3EE82D2D" w:rsidR="00C7658F" w:rsidRPr="0012708E" w:rsidRDefault="00C7658F" w:rsidP="00C7658F">
            <w:pPr>
              <w:tabs>
                <w:tab w:val="left" w:pos="240"/>
              </w:tabs>
              <w:spacing w:line="260" w:lineRule="atLeast"/>
              <w:ind w:right="-29"/>
              <w:rPr>
                <w:rFonts w:eastAsia="Angsana New" w:cs="Times New Roman"/>
                <w:b/>
                <w:bCs/>
                <w:color w:val="000000"/>
                <w:szCs w:val="22"/>
              </w:rPr>
            </w:pPr>
          </w:p>
        </w:tc>
        <w:tc>
          <w:tcPr>
            <w:tcW w:w="1494" w:type="dxa"/>
          </w:tcPr>
          <w:p w14:paraId="35F2DE9C" w14:textId="370944FF" w:rsidR="00C7658F" w:rsidRPr="00A14C1F" w:rsidRDefault="00C7658F" w:rsidP="00C7658F">
            <w:pPr>
              <w:tabs>
                <w:tab w:val="decimal" w:pos="1235"/>
              </w:tabs>
              <w:spacing w:line="260" w:lineRule="atLeast"/>
              <w:ind w:right="-205"/>
              <w:rPr>
                <w:rFonts w:eastAsia="MS Mincho" w:cs="Times New Roman"/>
                <w:b/>
                <w:bCs/>
                <w:szCs w:val="22"/>
                <w:lang w:eastAsia="th-TH"/>
              </w:rPr>
            </w:pPr>
          </w:p>
        </w:tc>
        <w:tc>
          <w:tcPr>
            <w:tcW w:w="270" w:type="dxa"/>
          </w:tcPr>
          <w:p w14:paraId="4152DF03" w14:textId="77777777" w:rsidR="00C7658F" w:rsidRPr="0012708E" w:rsidRDefault="00C7658F" w:rsidP="00C7658F">
            <w:pPr>
              <w:tabs>
                <w:tab w:val="decimal" w:pos="1230"/>
              </w:tabs>
              <w:spacing w:line="260" w:lineRule="atLeast"/>
              <w:ind w:left="-29" w:right="-115"/>
              <w:rPr>
                <w:rFonts w:cs="Times New Roman"/>
                <w:b/>
                <w:bCs/>
                <w:szCs w:val="22"/>
              </w:rPr>
            </w:pPr>
          </w:p>
        </w:tc>
        <w:tc>
          <w:tcPr>
            <w:tcW w:w="1467" w:type="dxa"/>
          </w:tcPr>
          <w:p w14:paraId="234255DA" w14:textId="7589B4C0" w:rsidR="00C7658F" w:rsidRPr="0012708E" w:rsidRDefault="00C7658F" w:rsidP="00C7658F">
            <w:pPr>
              <w:tabs>
                <w:tab w:val="decimal" w:pos="1235"/>
              </w:tabs>
              <w:spacing w:line="260" w:lineRule="atLeast"/>
              <w:ind w:right="-205"/>
              <w:rPr>
                <w:rFonts w:eastAsia="MS Mincho" w:cs="Times New Roman"/>
                <w:b/>
                <w:bCs/>
                <w:szCs w:val="22"/>
                <w:lang w:eastAsia="th-TH"/>
              </w:rPr>
            </w:pPr>
          </w:p>
        </w:tc>
      </w:tr>
      <w:tr w:rsidR="00C7658F" w:rsidRPr="0012708E" w14:paraId="66A7E58C" w14:textId="77777777" w:rsidTr="00CD0766">
        <w:trPr>
          <w:trHeight w:val="20"/>
        </w:trPr>
        <w:tc>
          <w:tcPr>
            <w:tcW w:w="5922" w:type="dxa"/>
          </w:tcPr>
          <w:p w14:paraId="3CBA29A1" w14:textId="23EDBB65" w:rsidR="00C7658F" w:rsidRPr="0012708E" w:rsidRDefault="00C7658F" w:rsidP="00C7658F">
            <w:pPr>
              <w:tabs>
                <w:tab w:val="left" w:pos="240"/>
              </w:tabs>
              <w:spacing w:line="260" w:lineRule="atLeast"/>
              <w:ind w:right="-29"/>
              <w:rPr>
                <w:rFonts w:eastAsia="Angsana New" w:cs="Times New Roman"/>
                <w:b/>
                <w:bCs/>
                <w:color w:val="000000"/>
                <w:szCs w:val="22"/>
              </w:rPr>
            </w:pPr>
            <w:r w:rsidRPr="0012708E">
              <w:rPr>
                <w:rFonts w:eastAsia="Angsana New" w:cs="Times New Roman"/>
                <w:b/>
                <w:bCs/>
                <w:color w:val="000000"/>
                <w:szCs w:val="22"/>
              </w:rPr>
              <w:t>Total Risk-Weighted Assets</w:t>
            </w:r>
          </w:p>
        </w:tc>
        <w:tc>
          <w:tcPr>
            <w:tcW w:w="1494" w:type="dxa"/>
            <w:tcBorders>
              <w:bottom w:val="double" w:sz="6" w:space="0" w:color="auto"/>
            </w:tcBorders>
          </w:tcPr>
          <w:p w14:paraId="4CDBCC98" w14:textId="754F012D" w:rsidR="00C7658F" w:rsidRPr="00EB4BBF" w:rsidRDefault="00C7658F" w:rsidP="00C7658F">
            <w:pPr>
              <w:tabs>
                <w:tab w:val="decimal" w:pos="1235"/>
              </w:tabs>
              <w:spacing w:line="260" w:lineRule="atLeast"/>
              <w:ind w:right="-205"/>
              <w:rPr>
                <w:rFonts w:eastAsia="MS Mincho" w:cs="Times New Roman"/>
                <w:b/>
                <w:bCs/>
                <w:szCs w:val="22"/>
                <w:lang w:eastAsia="th-TH"/>
              </w:rPr>
            </w:pPr>
            <w:r>
              <w:rPr>
                <w:rFonts w:eastAsia="MS Mincho"/>
                <w:b/>
                <w:bCs/>
                <w:lang w:eastAsia="th-TH"/>
              </w:rPr>
              <w:t>146,772,556</w:t>
            </w:r>
          </w:p>
        </w:tc>
        <w:tc>
          <w:tcPr>
            <w:tcW w:w="270" w:type="dxa"/>
          </w:tcPr>
          <w:p w14:paraId="2744CB85" w14:textId="77777777" w:rsidR="00C7658F" w:rsidRPr="0012708E" w:rsidRDefault="00C7658F" w:rsidP="00C7658F">
            <w:pPr>
              <w:tabs>
                <w:tab w:val="decimal" w:pos="1230"/>
              </w:tabs>
              <w:spacing w:line="260" w:lineRule="atLeast"/>
              <w:ind w:left="-29" w:right="-115"/>
              <w:rPr>
                <w:rFonts w:cs="Times New Roman"/>
                <w:b/>
                <w:bCs/>
                <w:szCs w:val="22"/>
              </w:rPr>
            </w:pPr>
          </w:p>
        </w:tc>
        <w:tc>
          <w:tcPr>
            <w:tcW w:w="1467" w:type="dxa"/>
            <w:tcBorders>
              <w:bottom w:val="double" w:sz="6" w:space="0" w:color="auto"/>
            </w:tcBorders>
          </w:tcPr>
          <w:p w14:paraId="1540812A" w14:textId="5E55C859" w:rsidR="00C7658F" w:rsidRPr="0093239C" w:rsidRDefault="00C7658F" w:rsidP="00C7658F">
            <w:pPr>
              <w:tabs>
                <w:tab w:val="decimal" w:pos="1235"/>
              </w:tabs>
              <w:spacing w:line="260" w:lineRule="atLeast"/>
              <w:ind w:right="-205"/>
              <w:rPr>
                <w:rFonts w:eastAsia="MS Mincho" w:cs="Times New Roman"/>
                <w:b/>
                <w:bCs/>
                <w:szCs w:val="22"/>
                <w:lang w:eastAsia="th-TH"/>
              </w:rPr>
            </w:pPr>
            <w:r w:rsidRPr="00EB4BBF">
              <w:rPr>
                <w:rFonts w:eastAsia="MS Mincho" w:cs="Times New Roman"/>
                <w:b/>
                <w:bCs/>
                <w:szCs w:val="22"/>
                <w:lang w:eastAsia="th-TH"/>
              </w:rPr>
              <w:t>138,581,423</w:t>
            </w:r>
          </w:p>
        </w:tc>
      </w:tr>
    </w:tbl>
    <w:p w14:paraId="752BDC7B" w14:textId="4E7418DC" w:rsidR="00CD0766" w:rsidRDefault="00CD0766">
      <w:pPr>
        <w:rPr>
          <w:sz w:val="6"/>
          <w:szCs w:val="6"/>
        </w:rPr>
      </w:pPr>
    </w:p>
    <w:p w14:paraId="44584E5E" w14:textId="77777777" w:rsidR="007023A5" w:rsidRPr="00AA6956" w:rsidRDefault="007023A5">
      <w:pPr>
        <w:rPr>
          <w:szCs w:val="22"/>
        </w:rPr>
      </w:pPr>
    </w:p>
    <w:tbl>
      <w:tblPr>
        <w:tblW w:w="9180" w:type="dxa"/>
        <w:tblInd w:w="450" w:type="dxa"/>
        <w:tblLayout w:type="fixed"/>
        <w:tblCellMar>
          <w:left w:w="115" w:type="dxa"/>
          <w:right w:w="115" w:type="dxa"/>
        </w:tblCellMar>
        <w:tblLook w:val="0000" w:firstRow="0" w:lastRow="0" w:firstColumn="0" w:lastColumn="0" w:noHBand="0" w:noVBand="0"/>
      </w:tblPr>
      <w:tblGrid>
        <w:gridCol w:w="5283"/>
        <w:gridCol w:w="1357"/>
        <w:gridCol w:w="1242"/>
        <w:gridCol w:w="1298"/>
      </w:tblGrid>
      <w:tr w:rsidR="00CD0766" w:rsidRPr="0012708E" w14:paraId="74E334AD" w14:textId="77777777" w:rsidTr="00B71741">
        <w:tc>
          <w:tcPr>
            <w:tcW w:w="5283" w:type="dxa"/>
            <w:vAlign w:val="bottom"/>
          </w:tcPr>
          <w:p w14:paraId="62A17B44" w14:textId="1BF3DB2C" w:rsidR="00CD0766" w:rsidRPr="0012708E" w:rsidRDefault="00CD0766" w:rsidP="00CD0766">
            <w:pPr>
              <w:spacing w:line="240" w:lineRule="atLeast"/>
              <w:ind w:left="-30"/>
              <w:jc w:val="both"/>
              <w:outlineLvl w:val="7"/>
              <w:rPr>
                <w:rFonts w:cs="Times New Roman"/>
                <w:color w:val="000000"/>
                <w:szCs w:val="22"/>
              </w:rPr>
            </w:pPr>
          </w:p>
        </w:tc>
        <w:tc>
          <w:tcPr>
            <w:tcW w:w="1357" w:type="dxa"/>
          </w:tcPr>
          <w:p w14:paraId="6802C827" w14:textId="77777777" w:rsidR="00CD0766" w:rsidRPr="0012708E" w:rsidRDefault="00CD0766" w:rsidP="00CD0766">
            <w:pPr>
              <w:spacing w:line="240" w:lineRule="atLeast"/>
              <w:ind w:right="-64"/>
              <w:jc w:val="center"/>
              <w:rPr>
                <w:rFonts w:cs="Times New Roman"/>
                <w:szCs w:val="22"/>
              </w:rPr>
            </w:pPr>
            <w:r w:rsidRPr="0012708E">
              <w:rPr>
                <w:rFonts w:eastAsia="Angsana New" w:cs="Times New Roman"/>
                <w:color w:val="000000"/>
                <w:szCs w:val="22"/>
              </w:rPr>
              <w:t>The BoT’s regulation minimum requirement</w:t>
            </w:r>
          </w:p>
        </w:tc>
        <w:tc>
          <w:tcPr>
            <w:tcW w:w="1242" w:type="dxa"/>
            <w:vAlign w:val="bottom"/>
          </w:tcPr>
          <w:p w14:paraId="246E82B4" w14:textId="0125F497" w:rsidR="00CD0766" w:rsidRDefault="00CD0766" w:rsidP="00CD0766">
            <w:pPr>
              <w:spacing w:line="240" w:lineRule="atLeast"/>
              <w:ind w:right="-64"/>
              <w:jc w:val="center"/>
              <w:rPr>
                <w:rFonts w:eastAsia="Angsana New" w:cs="Times New Roman"/>
                <w:color w:val="000000"/>
                <w:szCs w:val="22"/>
              </w:rPr>
            </w:pPr>
            <w:r>
              <w:rPr>
                <w:rFonts w:eastAsia="Angsana New" w:cs="Times New Roman"/>
                <w:color w:val="000000"/>
                <w:szCs w:val="22"/>
              </w:rPr>
              <w:t>30 June</w:t>
            </w:r>
          </w:p>
          <w:p w14:paraId="73E18ADA" w14:textId="6043CF24" w:rsidR="00CD0766" w:rsidRPr="0012708E" w:rsidRDefault="00CD0766" w:rsidP="00CD0766">
            <w:pPr>
              <w:spacing w:line="240" w:lineRule="atLeast"/>
              <w:ind w:right="-64"/>
              <w:jc w:val="center"/>
              <w:rPr>
                <w:rFonts w:cs="Times New Roman"/>
                <w:szCs w:val="22"/>
              </w:rPr>
            </w:pPr>
            <w:r w:rsidRPr="0012708E">
              <w:rPr>
                <w:rFonts w:eastAsia="Angsana New" w:cs="Times New Roman"/>
                <w:color w:val="000000"/>
                <w:szCs w:val="22"/>
              </w:rPr>
              <w:t>202</w:t>
            </w:r>
            <w:r>
              <w:rPr>
                <w:rFonts w:eastAsia="Angsana New" w:cs="Times New Roman"/>
                <w:color w:val="000000"/>
                <w:szCs w:val="22"/>
              </w:rPr>
              <w:t>5</w:t>
            </w:r>
          </w:p>
        </w:tc>
        <w:tc>
          <w:tcPr>
            <w:tcW w:w="1298" w:type="dxa"/>
            <w:vAlign w:val="bottom"/>
          </w:tcPr>
          <w:p w14:paraId="3582C598" w14:textId="3E3C89F0" w:rsidR="00CD0766" w:rsidRPr="0012708E" w:rsidRDefault="00CD0766" w:rsidP="00CD0766">
            <w:pPr>
              <w:spacing w:line="240" w:lineRule="atLeast"/>
              <w:ind w:left="-100" w:right="-110"/>
              <w:jc w:val="center"/>
              <w:rPr>
                <w:rFonts w:cs="Times New Roman"/>
                <w:szCs w:val="22"/>
              </w:rPr>
            </w:pPr>
            <w:r>
              <w:rPr>
                <w:rFonts w:eastAsia="Angsana New" w:cs="Times New Roman"/>
                <w:color w:val="000000"/>
                <w:szCs w:val="22"/>
              </w:rPr>
              <w:t xml:space="preserve">31 December </w:t>
            </w:r>
            <w:r w:rsidRPr="0012708E">
              <w:rPr>
                <w:rFonts w:eastAsia="Angsana New" w:cs="Times New Roman"/>
                <w:color w:val="000000"/>
                <w:szCs w:val="22"/>
              </w:rPr>
              <w:t>202</w:t>
            </w:r>
            <w:r>
              <w:rPr>
                <w:rFonts w:eastAsia="Angsana New" w:cs="Times New Roman"/>
                <w:color w:val="000000"/>
                <w:szCs w:val="22"/>
              </w:rPr>
              <w:t>4</w:t>
            </w:r>
          </w:p>
        </w:tc>
      </w:tr>
      <w:tr w:rsidR="00CD0766" w:rsidRPr="0012708E" w14:paraId="0787C4DD" w14:textId="77777777" w:rsidTr="00B71741">
        <w:tc>
          <w:tcPr>
            <w:tcW w:w="5283" w:type="dxa"/>
            <w:vAlign w:val="bottom"/>
          </w:tcPr>
          <w:p w14:paraId="4B68D698" w14:textId="77777777" w:rsidR="00CD0766" w:rsidRPr="0012708E" w:rsidRDefault="00CD0766" w:rsidP="00CD0766">
            <w:pPr>
              <w:spacing w:line="240" w:lineRule="atLeast"/>
              <w:ind w:left="-30" w:right="-106"/>
              <w:jc w:val="both"/>
              <w:outlineLvl w:val="7"/>
              <w:rPr>
                <w:rFonts w:cs="Times New Roman"/>
                <w:color w:val="000000"/>
                <w:spacing w:val="-4"/>
                <w:szCs w:val="22"/>
              </w:rPr>
            </w:pPr>
          </w:p>
        </w:tc>
        <w:tc>
          <w:tcPr>
            <w:tcW w:w="3897" w:type="dxa"/>
            <w:gridSpan w:val="3"/>
            <w:vAlign w:val="center"/>
          </w:tcPr>
          <w:p w14:paraId="0FFD67E7" w14:textId="77777777" w:rsidR="00CD0766" w:rsidRPr="0012708E" w:rsidRDefault="00CD0766" w:rsidP="00CD0766">
            <w:pPr>
              <w:spacing w:line="240" w:lineRule="atLeast"/>
              <w:jc w:val="center"/>
              <w:rPr>
                <w:rFonts w:cs="Times New Roman"/>
                <w:i/>
                <w:iCs/>
                <w:szCs w:val="22"/>
              </w:rPr>
            </w:pPr>
            <w:r w:rsidRPr="0012708E">
              <w:rPr>
                <w:rFonts w:cs="Times New Roman"/>
                <w:i/>
                <w:iCs/>
                <w:szCs w:val="22"/>
              </w:rPr>
              <w:t>(%)</w:t>
            </w:r>
          </w:p>
        </w:tc>
      </w:tr>
      <w:tr w:rsidR="00C7658F" w:rsidRPr="0012708E" w14:paraId="07B5E6DF" w14:textId="77777777" w:rsidTr="00B71741">
        <w:tc>
          <w:tcPr>
            <w:tcW w:w="5283" w:type="dxa"/>
            <w:vAlign w:val="bottom"/>
          </w:tcPr>
          <w:p w14:paraId="7E9811BF" w14:textId="6830B398" w:rsidR="00C7658F" w:rsidRPr="00360B85" w:rsidRDefault="00C7658F" w:rsidP="00C7658F">
            <w:pPr>
              <w:spacing w:line="240" w:lineRule="atLeast"/>
              <w:ind w:left="-30" w:right="-106"/>
              <w:jc w:val="both"/>
              <w:outlineLvl w:val="7"/>
              <w:rPr>
                <w:rFonts w:cs="Times New Roman"/>
                <w:color w:val="000000"/>
                <w:szCs w:val="22"/>
              </w:rPr>
            </w:pPr>
            <w:r w:rsidRPr="00360B85">
              <w:rPr>
                <w:rFonts w:cs="Times New Roman"/>
                <w:color w:val="000000"/>
                <w:szCs w:val="22"/>
              </w:rPr>
              <w:t>Capital Adequacy Ratio/Total Risk-Weighted Assets</w:t>
            </w:r>
          </w:p>
        </w:tc>
        <w:tc>
          <w:tcPr>
            <w:tcW w:w="1357" w:type="dxa"/>
            <w:vAlign w:val="center"/>
          </w:tcPr>
          <w:p w14:paraId="2AEDC6D2" w14:textId="7F98C207" w:rsidR="00C7658F" w:rsidRPr="0012708E" w:rsidRDefault="00C7658F" w:rsidP="00C7658F">
            <w:pPr>
              <w:tabs>
                <w:tab w:val="decimal" w:pos="515"/>
              </w:tabs>
              <w:spacing w:line="240" w:lineRule="atLeast"/>
              <w:rPr>
                <w:rFonts w:cs="Times New Roman"/>
                <w:szCs w:val="22"/>
              </w:rPr>
            </w:pPr>
            <w:r w:rsidRPr="0012708E">
              <w:rPr>
                <w:rFonts w:cs="Times New Roman"/>
                <w:szCs w:val="22"/>
              </w:rPr>
              <w:t>11.00</w:t>
            </w:r>
          </w:p>
        </w:tc>
        <w:tc>
          <w:tcPr>
            <w:tcW w:w="1242" w:type="dxa"/>
          </w:tcPr>
          <w:p w14:paraId="7EF138A2" w14:textId="2CBB0BC2" w:rsidR="00C7658F" w:rsidRPr="00EB4BBF" w:rsidRDefault="00C7658F" w:rsidP="00C7658F">
            <w:pPr>
              <w:spacing w:line="240" w:lineRule="atLeast"/>
              <w:jc w:val="center"/>
              <w:rPr>
                <w:rFonts w:cstheme="minorBidi"/>
                <w:szCs w:val="28"/>
                <w:lang w:val="en-US" w:bidi="th-TH"/>
              </w:rPr>
            </w:pPr>
            <w:r>
              <w:t>17.80</w:t>
            </w:r>
          </w:p>
        </w:tc>
        <w:tc>
          <w:tcPr>
            <w:tcW w:w="1298" w:type="dxa"/>
          </w:tcPr>
          <w:p w14:paraId="07169099" w14:textId="01B3FA25" w:rsidR="00C7658F" w:rsidRPr="0012708E" w:rsidRDefault="00C7658F" w:rsidP="00C7658F">
            <w:pPr>
              <w:tabs>
                <w:tab w:val="center" w:pos="666"/>
              </w:tabs>
              <w:spacing w:line="240" w:lineRule="atLeast"/>
              <w:jc w:val="center"/>
              <w:rPr>
                <w:rFonts w:cs="Times New Roman"/>
                <w:szCs w:val="22"/>
              </w:rPr>
            </w:pPr>
            <w:r>
              <w:rPr>
                <w:rFonts w:cstheme="minorBidi"/>
                <w:szCs w:val="28"/>
                <w:lang w:val="en-US" w:bidi="th-TH"/>
              </w:rPr>
              <w:t>17.66</w:t>
            </w:r>
          </w:p>
        </w:tc>
      </w:tr>
      <w:tr w:rsidR="00C7658F" w:rsidRPr="0012708E" w14:paraId="4EB1989D" w14:textId="77777777" w:rsidTr="00B71741">
        <w:tc>
          <w:tcPr>
            <w:tcW w:w="5283" w:type="dxa"/>
          </w:tcPr>
          <w:p w14:paraId="6866AFB5" w14:textId="2F66BC4A" w:rsidR="00C7658F" w:rsidRPr="0012708E" w:rsidRDefault="00C7658F" w:rsidP="00C7658F">
            <w:pPr>
              <w:spacing w:line="240" w:lineRule="atLeast"/>
              <w:ind w:left="-30"/>
              <w:jc w:val="both"/>
              <w:outlineLvl w:val="7"/>
              <w:rPr>
                <w:rFonts w:cs="Times New Roman"/>
                <w:color w:val="000000"/>
                <w:szCs w:val="22"/>
              </w:rPr>
            </w:pPr>
            <w:r w:rsidRPr="0012708E">
              <w:rPr>
                <w:rFonts w:cs="Times New Roman"/>
                <w:color w:val="000000"/>
                <w:szCs w:val="22"/>
              </w:rPr>
              <w:t>Tier 1 Capital Ratio/Total Risk-Weighted Asset</w:t>
            </w:r>
            <w:r>
              <w:rPr>
                <w:rFonts w:cs="Times New Roman"/>
                <w:color w:val="000000"/>
                <w:szCs w:val="22"/>
              </w:rPr>
              <w:t>s</w:t>
            </w:r>
          </w:p>
        </w:tc>
        <w:tc>
          <w:tcPr>
            <w:tcW w:w="1357" w:type="dxa"/>
            <w:vAlign w:val="center"/>
          </w:tcPr>
          <w:p w14:paraId="466FA385" w14:textId="2258852D" w:rsidR="00C7658F" w:rsidRPr="0012708E" w:rsidRDefault="00C7658F" w:rsidP="00C7658F">
            <w:pPr>
              <w:tabs>
                <w:tab w:val="decimal" w:pos="515"/>
              </w:tabs>
              <w:spacing w:line="240" w:lineRule="atLeast"/>
              <w:rPr>
                <w:rFonts w:cs="Times New Roman"/>
                <w:szCs w:val="22"/>
              </w:rPr>
            </w:pPr>
            <w:r w:rsidRPr="0012708E">
              <w:rPr>
                <w:rFonts w:cs="Times New Roman"/>
                <w:szCs w:val="22"/>
              </w:rPr>
              <w:t>8.50</w:t>
            </w:r>
          </w:p>
        </w:tc>
        <w:tc>
          <w:tcPr>
            <w:tcW w:w="1242" w:type="dxa"/>
          </w:tcPr>
          <w:p w14:paraId="43E10D51" w14:textId="1EBED8BC" w:rsidR="00C7658F" w:rsidRPr="0012708E" w:rsidRDefault="00C7658F" w:rsidP="00C7658F">
            <w:pPr>
              <w:tabs>
                <w:tab w:val="center" w:pos="726"/>
              </w:tabs>
              <w:spacing w:line="240" w:lineRule="atLeast"/>
              <w:jc w:val="center"/>
              <w:rPr>
                <w:rFonts w:cs="Times New Roman"/>
                <w:szCs w:val="22"/>
              </w:rPr>
            </w:pPr>
            <w:r>
              <w:t>15.61</w:t>
            </w:r>
          </w:p>
        </w:tc>
        <w:tc>
          <w:tcPr>
            <w:tcW w:w="1298" w:type="dxa"/>
          </w:tcPr>
          <w:p w14:paraId="2BC8BAC3" w14:textId="63C03AB3" w:rsidR="00C7658F" w:rsidRPr="0012708E" w:rsidRDefault="00C7658F" w:rsidP="00C7658F">
            <w:pPr>
              <w:spacing w:line="240" w:lineRule="atLeast"/>
              <w:jc w:val="center"/>
              <w:rPr>
                <w:rFonts w:cs="Times New Roman"/>
                <w:szCs w:val="22"/>
              </w:rPr>
            </w:pPr>
            <w:r>
              <w:rPr>
                <w:rFonts w:cs="Times New Roman"/>
                <w:szCs w:val="22"/>
              </w:rPr>
              <w:t>15.40</w:t>
            </w:r>
          </w:p>
        </w:tc>
      </w:tr>
      <w:tr w:rsidR="00C7658F" w:rsidRPr="0012708E" w14:paraId="40B51E4E" w14:textId="77777777" w:rsidTr="00B71741">
        <w:tc>
          <w:tcPr>
            <w:tcW w:w="5283" w:type="dxa"/>
          </w:tcPr>
          <w:p w14:paraId="0E38ADB5" w14:textId="77777777" w:rsidR="00C7658F" w:rsidRPr="002D55A3" w:rsidRDefault="00C7658F" w:rsidP="00C7658F">
            <w:pPr>
              <w:spacing w:line="240" w:lineRule="atLeast"/>
              <w:ind w:left="-30"/>
              <w:jc w:val="both"/>
              <w:outlineLvl w:val="7"/>
              <w:rPr>
                <w:rFonts w:cs="Times New Roman"/>
                <w:color w:val="000000"/>
                <w:szCs w:val="22"/>
              </w:rPr>
            </w:pPr>
            <w:r w:rsidRPr="00360B85">
              <w:rPr>
                <w:rFonts w:cs="Times New Roman"/>
                <w:color w:val="000000"/>
                <w:szCs w:val="22"/>
              </w:rPr>
              <w:t>Common Equity Tier 1 Capital Ratio/Total</w:t>
            </w:r>
          </w:p>
        </w:tc>
        <w:tc>
          <w:tcPr>
            <w:tcW w:w="1357" w:type="dxa"/>
            <w:vAlign w:val="center"/>
          </w:tcPr>
          <w:p w14:paraId="2F6CB718" w14:textId="77777777" w:rsidR="00C7658F" w:rsidRPr="0012708E" w:rsidRDefault="00C7658F" w:rsidP="00C7658F">
            <w:pPr>
              <w:tabs>
                <w:tab w:val="decimal" w:pos="515"/>
              </w:tabs>
              <w:spacing w:line="240" w:lineRule="atLeast"/>
              <w:rPr>
                <w:rFonts w:cs="Times New Roman"/>
                <w:szCs w:val="22"/>
              </w:rPr>
            </w:pPr>
          </w:p>
        </w:tc>
        <w:tc>
          <w:tcPr>
            <w:tcW w:w="1242" w:type="dxa"/>
          </w:tcPr>
          <w:p w14:paraId="78B8F25A" w14:textId="5CCFD1C6" w:rsidR="00C7658F" w:rsidRPr="0012708E" w:rsidRDefault="00C7658F" w:rsidP="00C7658F">
            <w:pPr>
              <w:spacing w:line="240" w:lineRule="atLeast"/>
              <w:jc w:val="center"/>
              <w:rPr>
                <w:rFonts w:cs="Times New Roman"/>
                <w:szCs w:val="22"/>
              </w:rPr>
            </w:pPr>
          </w:p>
        </w:tc>
        <w:tc>
          <w:tcPr>
            <w:tcW w:w="1298" w:type="dxa"/>
          </w:tcPr>
          <w:p w14:paraId="6A365058" w14:textId="7ECE8B02" w:rsidR="00C7658F" w:rsidRPr="0012708E" w:rsidRDefault="00C7658F" w:rsidP="00C7658F">
            <w:pPr>
              <w:spacing w:line="240" w:lineRule="atLeast"/>
              <w:jc w:val="center"/>
              <w:rPr>
                <w:rFonts w:cs="Times New Roman"/>
                <w:szCs w:val="22"/>
              </w:rPr>
            </w:pPr>
          </w:p>
        </w:tc>
      </w:tr>
      <w:tr w:rsidR="00C7658F" w:rsidRPr="0012708E" w14:paraId="43EBD5CA" w14:textId="77777777" w:rsidTr="00B71741">
        <w:tc>
          <w:tcPr>
            <w:tcW w:w="5283" w:type="dxa"/>
          </w:tcPr>
          <w:p w14:paraId="7F58641C" w14:textId="3BEA96A5" w:rsidR="00C7658F" w:rsidRPr="00360B85" w:rsidRDefault="00C7658F" w:rsidP="00C7658F">
            <w:pPr>
              <w:spacing w:line="240" w:lineRule="atLeast"/>
              <w:ind w:left="-30" w:right="524"/>
              <w:jc w:val="thaiDistribute"/>
              <w:outlineLvl w:val="7"/>
              <w:rPr>
                <w:rFonts w:cs="Times New Roman"/>
                <w:color w:val="000000"/>
                <w:szCs w:val="22"/>
              </w:rPr>
            </w:pPr>
            <w:r w:rsidRPr="00360B85">
              <w:rPr>
                <w:rFonts w:cs="Times New Roman"/>
                <w:color w:val="000000"/>
                <w:szCs w:val="22"/>
              </w:rPr>
              <w:t xml:space="preserve">   Risk-Weighted Assets</w:t>
            </w:r>
          </w:p>
        </w:tc>
        <w:tc>
          <w:tcPr>
            <w:tcW w:w="1357" w:type="dxa"/>
            <w:vAlign w:val="center"/>
          </w:tcPr>
          <w:p w14:paraId="7D0574D6" w14:textId="38F9C1ED" w:rsidR="00C7658F" w:rsidRPr="0012708E" w:rsidRDefault="00C7658F" w:rsidP="00C7658F">
            <w:pPr>
              <w:tabs>
                <w:tab w:val="decimal" w:pos="515"/>
              </w:tabs>
              <w:spacing w:line="240" w:lineRule="atLeast"/>
              <w:rPr>
                <w:rFonts w:cs="Times New Roman"/>
                <w:szCs w:val="22"/>
              </w:rPr>
            </w:pPr>
            <w:r w:rsidRPr="0012708E">
              <w:rPr>
                <w:rFonts w:cs="Times New Roman"/>
                <w:szCs w:val="22"/>
              </w:rPr>
              <w:t>7.00</w:t>
            </w:r>
          </w:p>
        </w:tc>
        <w:tc>
          <w:tcPr>
            <w:tcW w:w="1242" w:type="dxa"/>
          </w:tcPr>
          <w:p w14:paraId="556040E2" w14:textId="1A8D742C" w:rsidR="00C7658F" w:rsidRPr="0012708E" w:rsidRDefault="00C7658F" w:rsidP="00C7658F">
            <w:pPr>
              <w:spacing w:line="240" w:lineRule="atLeast"/>
              <w:jc w:val="center"/>
              <w:rPr>
                <w:rFonts w:cs="Times New Roman"/>
                <w:szCs w:val="22"/>
              </w:rPr>
            </w:pPr>
            <w:r>
              <w:t>15.02</w:t>
            </w:r>
          </w:p>
        </w:tc>
        <w:tc>
          <w:tcPr>
            <w:tcW w:w="1298" w:type="dxa"/>
          </w:tcPr>
          <w:p w14:paraId="68A603C7" w14:textId="63A7A53A" w:rsidR="00C7658F" w:rsidRPr="0012708E" w:rsidRDefault="00C7658F" w:rsidP="00C7658F">
            <w:pPr>
              <w:spacing w:line="240" w:lineRule="atLeast"/>
              <w:jc w:val="center"/>
              <w:rPr>
                <w:rFonts w:cs="Times New Roman"/>
                <w:szCs w:val="22"/>
              </w:rPr>
            </w:pPr>
            <w:r>
              <w:rPr>
                <w:rFonts w:cs="Times New Roman"/>
                <w:szCs w:val="22"/>
              </w:rPr>
              <w:t>14.78</w:t>
            </w:r>
          </w:p>
        </w:tc>
      </w:tr>
    </w:tbl>
    <w:p w14:paraId="497580D2" w14:textId="77777777" w:rsidR="0061423C" w:rsidRPr="0015305B" w:rsidRDefault="0061423C" w:rsidP="0061423C">
      <w:pPr>
        <w:ind w:left="540" w:firstLine="15"/>
        <w:jc w:val="both"/>
        <w:rPr>
          <w:rFonts w:cs="Times New Roman"/>
          <w:sz w:val="20"/>
          <w:cs/>
          <w:lang w:bidi="th-TH"/>
        </w:rPr>
      </w:pPr>
    </w:p>
    <w:p w14:paraId="49D18CDA" w14:textId="76C9AFD6" w:rsidR="009C38B7" w:rsidRDefault="009C38B7" w:rsidP="009C38B7">
      <w:pPr>
        <w:ind w:left="540"/>
        <w:jc w:val="both"/>
        <w:rPr>
          <w:rFonts w:cs="Times New Roman"/>
          <w:lang w:val="en-US"/>
        </w:rPr>
      </w:pPr>
      <w:r w:rsidRPr="0012708E">
        <w:rPr>
          <w:rFonts w:cs="Times New Roman"/>
          <w:lang w:val="en-US"/>
        </w:rPr>
        <w:t xml:space="preserve">As at </w:t>
      </w:r>
      <w:r w:rsidR="0083673B">
        <w:rPr>
          <w:rFonts w:cs="Times New Roman"/>
          <w:spacing w:val="-4"/>
        </w:rPr>
        <w:t>3</w:t>
      </w:r>
      <w:r w:rsidR="0053704E">
        <w:rPr>
          <w:rFonts w:cs="Times New Roman"/>
          <w:spacing w:val="-4"/>
        </w:rPr>
        <w:t xml:space="preserve">0 June 2025 and 31 </w:t>
      </w:r>
      <w:r w:rsidR="0083673B">
        <w:rPr>
          <w:rFonts w:cs="Times New Roman"/>
          <w:spacing w:val="-4"/>
        </w:rPr>
        <w:t>December</w:t>
      </w:r>
      <w:r w:rsidRPr="0012708E">
        <w:rPr>
          <w:rFonts w:cs="Times New Roman"/>
          <w:spacing w:val="-4"/>
        </w:rPr>
        <w:t xml:space="preserve"> </w:t>
      </w:r>
      <w:r w:rsidR="00F24EAF">
        <w:rPr>
          <w:rFonts w:cs="Times New Roman"/>
          <w:spacing w:val="-4"/>
        </w:rPr>
        <w:t>202</w:t>
      </w:r>
      <w:r w:rsidR="006F30C1">
        <w:rPr>
          <w:rFonts w:cs="Times New Roman"/>
          <w:spacing w:val="-4"/>
        </w:rPr>
        <w:t>4</w:t>
      </w:r>
      <w:r w:rsidR="0053704E">
        <w:rPr>
          <w:rFonts w:cs="Times New Roman"/>
          <w:spacing w:val="-4"/>
        </w:rPr>
        <w:t xml:space="preserve">, </w:t>
      </w:r>
      <w:r w:rsidRPr="0012708E">
        <w:rPr>
          <w:rFonts w:cs="Times New Roman"/>
          <w:lang w:val="en-US"/>
        </w:rPr>
        <w:t>the Bank has no add-on arising from Single Lending Limit.</w:t>
      </w:r>
    </w:p>
    <w:p w14:paraId="7F37B82F" w14:textId="77777777" w:rsidR="00C11808" w:rsidRPr="0012708E" w:rsidRDefault="00C11808" w:rsidP="009C38B7">
      <w:pPr>
        <w:ind w:left="540"/>
        <w:jc w:val="both"/>
        <w:rPr>
          <w:rFonts w:cs="Times New Roman"/>
          <w:lang w:val="en-US"/>
        </w:rPr>
      </w:pPr>
    </w:p>
    <w:p w14:paraId="759FCFFF" w14:textId="0E339980" w:rsidR="00017688" w:rsidRPr="00FA4F92" w:rsidRDefault="5681425A" w:rsidP="00FE304D">
      <w:pPr>
        <w:ind w:left="547"/>
        <w:jc w:val="thaiDistribute"/>
        <w:rPr>
          <w:rFonts w:cs="Times New Roman"/>
        </w:rPr>
      </w:pPr>
      <w:r w:rsidRPr="00EC65EE">
        <w:rPr>
          <w:rFonts w:cs="Times New Roman"/>
        </w:rPr>
        <w:t xml:space="preserve">The Bank will disclose capital adequacy and capital risk exposure information for the Bank as at </w:t>
      </w:r>
      <w:r w:rsidR="00FA4F92">
        <w:rPr>
          <w:rFonts w:cs="Times New Roman"/>
        </w:rPr>
        <w:br/>
      </w:r>
      <w:r w:rsidR="0053704E">
        <w:rPr>
          <w:rFonts w:cs="Times New Roman"/>
          <w:lang w:bidi="th-TH"/>
        </w:rPr>
        <w:t xml:space="preserve">30 June 2025 </w:t>
      </w:r>
      <w:r w:rsidRPr="00EC65EE">
        <w:rPr>
          <w:rFonts w:cs="Times New Roman"/>
        </w:rPr>
        <w:t xml:space="preserve">through the Bank’s website at </w:t>
      </w:r>
      <w:r w:rsidRPr="00360B85">
        <w:rPr>
          <w:rFonts w:cs="Times New Roman"/>
        </w:rPr>
        <w:t>www.</w:t>
      </w:r>
      <w:r w:rsidR="00E259E3">
        <w:rPr>
          <w:rFonts w:cs="Times New Roman"/>
        </w:rPr>
        <w:t>thaicreditbank</w:t>
      </w:r>
      <w:r w:rsidRPr="00360B85">
        <w:rPr>
          <w:rFonts w:cs="Times New Roman"/>
        </w:rPr>
        <w:t>.com</w:t>
      </w:r>
      <w:r w:rsidRPr="00FA4F92">
        <w:rPr>
          <w:rFonts w:cs="Times New Roman"/>
        </w:rPr>
        <w:t xml:space="preserve"> within </w:t>
      </w:r>
      <w:r w:rsidR="0015305B">
        <w:rPr>
          <w:rFonts w:cs="Times New Roman"/>
        </w:rPr>
        <w:t>October</w:t>
      </w:r>
      <w:r w:rsidR="00882EC6" w:rsidRPr="00FA4F92">
        <w:rPr>
          <w:rFonts w:cs="Times New Roman"/>
        </w:rPr>
        <w:t xml:space="preserve"> </w:t>
      </w:r>
      <w:r w:rsidRPr="00FA4F92">
        <w:rPr>
          <w:rFonts w:cs="Times New Roman"/>
        </w:rPr>
        <w:t>202</w:t>
      </w:r>
      <w:r w:rsidR="006F30C1">
        <w:rPr>
          <w:rFonts w:cs="Times New Roman"/>
        </w:rPr>
        <w:t>5</w:t>
      </w:r>
      <w:r w:rsidRPr="00FA4F92">
        <w:rPr>
          <w:rFonts w:cs="Times New Roman"/>
        </w:rPr>
        <w:t>.</w:t>
      </w:r>
    </w:p>
    <w:p w14:paraId="710A3D9C" w14:textId="3E295DFE" w:rsidR="002F7B01" w:rsidRPr="00C23B60" w:rsidRDefault="002F7B01" w:rsidP="00C23B60">
      <w:pPr>
        <w:ind w:left="540"/>
        <w:jc w:val="both"/>
        <w:rPr>
          <w:rFonts w:cs="Times New Roman"/>
          <w:lang w:val="en-US"/>
        </w:rPr>
      </w:pPr>
    </w:p>
    <w:p w14:paraId="0C3D9D07" w14:textId="32B8A7CD" w:rsidR="0061423C" w:rsidRPr="0012708E" w:rsidRDefault="0061423C" w:rsidP="00F3534A">
      <w:pPr>
        <w:spacing w:line="240" w:lineRule="exact"/>
        <w:ind w:left="540"/>
        <w:jc w:val="both"/>
        <w:rPr>
          <w:rFonts w:cs="Times New Roman"/>
          <w:b/>
          <w:bCs/>
          <w:i/>
          <w:iCs/>
          <w:szCs w:val="22"/>
        </w:rPr>
      </w:pPr>
      <w:r w:rsidRPr="0012708E">
        <w:rPr>
          <w:rFonts w:cs="Times New Roman"/>
          <w:b/>
          <w:bCs/>
          <w:i/>
          <w:iCs/>
          <w:szCs w:val="22"/>
        </w:rPr>
        <w:t>Capital management</w:t>
      </w:r>
    </w:p>
    <w:p w14:paraId="32BDDF0C" w14:textId="77777777" w:rsidR="0061423C" w:rsidRPr="0015305B" w:rsidRDefault="0061423C" w:rsidP="0015305B">
      <w:pPr>
        <w:ind w:left="540" w:firstLine="15"/>
        <w:jc w:val="both"/>
        <w:rPr>
          <w:rFonts w:cs="Times New Roman"/>
          <w:sz w:val="18"/>
          <w:szCs w:val="18"/>
        </w:rPr>
      </w:pPr>
    </w:p>
    <w:p w14:paraId="4C6DA0D1" w14:textId="4A0BCE33" w:rsidR="00205848" w:rsidRDefault="0061423C" w:rsidP="00FE304D">
      <w:pPr>
        <w:pStyle w:val="block"/>
        <w:spacing w:after="0"/>
        <w:ind w:left="547"/>
        <w:jc w:val="thaiDistribute"/>
        <w:rPr>
          <w:rFonts w:cs="Times New Roman"/>
          <w:lang w:val="en-GB"/>
        </w:rPr>
      </w:pPr>
      <w:r w:rsidRPr="00FE304D">
        <w:rPr>
          <w:rFonts w:cs="Times New Roman"/>
          <w:lang w:val="en-GB"/>
        </w:rPr>
        <w:t>The primary objectives of the Bank’s capital management are to maintain the Bank’s ability to continue as a going concern and to maintain a capital adequacy ratio in accordance with the Act on Undertaking of Banking Business B.E. 2551.</w:t>
      </w:r>
    </w:p>
    <w:p w14:paraId="2CA797DF" w14:textId="77777777" w:rsidR="001137C0" w:rsidRDefault="001137C0" w:rsidP="00FE304D">
      <w:pPr>
        <w:pStyle w:val="block"/>
        <w:spacing w:after="0"/>
        <w:ind w:left="547"/>
        <w:jc w:val="thaiDistribute"/>
        <w:rPr>
          <w:rFonts w:cs="Times New Roman"/>
          <w:lang w:val="en-GB"/>
        </w:rPr>
      </w:pPr>
    </w:p>
    <w:p w14:paraId="4285A821" w14:textId="0EEFF03B" w:rsidR="0061423C" w:rsidRPr="0012708E" w:rsidRDefault="007828E4" w:rsidP="00360B85">
      <w:pPr>
        <w:pStyle w:val="block"/>
        <w:spacing w:after="0" w:line="240" w:lineRule="atLeast"/>
        <w:ind w:right="-7" w:hanging="567"/>
        <w:jc w:val="both"/>
        <w:rPr>
          <w:rFonts w:cs="Times New Roman"/>
          <w:b/>
          <w:bCs/>
          <w:sz w:val="24"/>
          <w:szCs w:val="24"/>
          <w:lang w:val="en-GB"/>
        </w:rPr>
      </w:pPr>
      <w:r>
        <w:rPr>
          <w:rFonts w:cs="Times New Roman"/>
          <w:b/>
          <w:bCs/>
          <w:sz w:val="24"/>
          <w:szCs w:val="24"/>
          <w:lang w:val="en-GB"/>
        </w:rPr>
        <w:t>7</w:t>
      </w:r>
      <w:r w:rsidR="005F686E" w:rsidRPr="0012708E">
        <w:rPr>
          <w:rFonts w:cs="Times New Roman"/>
          <w:b/>
          <w:bCs/>
          <w:sz w:val="24"/>
          <w:szCs w:val="24"/>
          <w:lang w:val="en-GB"/>
        </w:rPr>
        <w:tab/>
      </w:r>
      <w:r w:rsidR="284EA72C" w:rsidRPr="0012708E">
        <w:rPr>
          <w:rFonts w:cs="Times New Roman"/>
          <w:b/>
          <w:bCs/>
          <w:sz w:val="24"/>
          <w:szCs w:val="24"/>
          <w:lang w:val="en-GB"/>
        </w:rPr>
        <w:t>Classification of financial assets and financial liabilities</w:t>
      </w:r>
    </w:p>
    <w:p w14:paraId="57C522AE" w14:textId="77777777" w:rsidR="00AD11A9" w:rsidRPr="005D77AF" w:rsidRDefault="00AD11A9" w:rsidP="005D77AF">
      <w:pPr>
        <w:ind w:left="540"/>
        <w:jc w:val="both"/>
        <w:rPr>
          <w:rFonts w:cs="Times New Roman"/>
          <w:lang w:val="en-US"/>
        </w:rPr>
      </w:pPr>
    </w:p>
    <w:tbl>
      <w:tblPr>
        <w:tblW w:w="9608" w:type="dxa"/>
        <w:tblInd w:w="450" w:type="dxa"/>
        <w:tblLayout w:type="fixed"/>
        <w:tblLook w:val="0000" w:firstRow="0" w:lastRow="0" w:firstColumn="0" w:lastColumn="0" w:noHBand="0" w:noVBand="0"/>
      </w:tblPr>
      <w:tblGrid>
        <w:gridCol w:w="3041"/>
        <w:gridCol w:w="1055"/>
        <w:gridCol w:w="271"/>
        <w:gridCol w:w="1076"/>
        <w:gridCol w:w="240"/>
        <w:gridCol w:w="1109"/>
        <w:gridCol w:w="271"/>
        <w:gridCol w:w="1161"/>
        <w:gridCol w:w="271"/>
        <w:gridCol w:w="1113"/>
      </w:tblGrid>
      <w:tr w:rsidR="00CA177D" w:rsidRPr="00AB5DFA" w14:paraId="14531004" w14:textId="77777777" w:rsidTr="00080F43">
        <w:trPr>
          <w:tblHeader/>
        </w:trPr>
        <w:tc>
          <w:tcPr>
            <w:tcW w:w="1583" w:type="pct"/>
          </w:tcPr>
          <w:p w14:paraId="7D6908D3" w14:textId="77777777" w:rsidR="00CA177D" w:rsidRPr="00AB5DFA" w:rsidRDefault="00CA177D" w:rsidP="00080F43">
            <w:pPr>
              <w:spacing w:line="240" w:lineRule="atLeast"/>
              <w:ind w:left="340" w:right="-468" w:hanging="358"/>
              <w:rPr>
                <w:rFonts w:cs="Times New Roman"/>
                <w:b/>
                <w:bCs/>
                <w:i/>
                <w:iCs/>
                <w:sz w:val="20"/>
                <w:cs/>
                <w:lang w:bidi="th-TH"/>
              </w:rPr>
            </w:pPr>
            <w:r w:rsidRPr="00AB5DFA">
              <w:rPr>
                <w:rFonts w:cs="Times New Roman"/>
                <w:sz w:val="20"/>
              </w:rPr>
              <w:br w:type="page"/>
            </w:r>
          </w:p>
        </w:tc>
        <w:tc>
          <w:tcPr>
            <w:tcW w:w="3417" w:type="pct"/>
            <w:gridSpan w:val="9"/>
          </w:tcPr>
          <w:p w14:paraId="4184879B" w14:textId="77777777" w:rsidR="00CA177D" w:rsidRPr="00AB5DFA" w:rsidRDefault="00CA177D" w:rsidP="00080F43">
            <w:pPr>
              <w:tabs>
                <w:tab w:val="decimal" w:pos="819"/>
              </w:tabs>
              <w:spacing w:line="240" w:lineRule="atLeast"/>
              <w:ind w:left="-108"/>
              <w:jc w:val="center"/>
              <w:rPr>
                <w:rFonts w:cs="Times New Roman"/>
                <w:b/>
                <w:bCs/>
                <w:sz w:val="20"/>
              </w:rPr>
            </w:pPr>
            <w:r w:rsidRPr="00AB5DFA">
              <w:rPr>
                <w:rFonts w:cs="Times New Roman"/>
                <w:b/>
                <w:bCs/>
                <w:sz w:val="20"/>
              </w:rPr>
              <w:t>Consolidated</w:t>
            </w:r>
          </w:p>
        </w:tc>
      </w:tr>
      <w:tr w:rsidR="00CA177D" w:rsidRPr="00AB5DFA" w14:paraId="063D3E63" w14:textId="77777777" w:rsidTr="00080F43">
        <w:trPr>
          <w:tblHeader/>
        </w:trPr>
        <w:tc>
          <w:tcPr>
            <w:tcW w:w="1583" w:type="pct"/>
          </w:tcPr>
          <w:p w14:paraId="519A2099" w14:textId="77777777" w:rsidR="00CA177D" w:rsidRPr="00AB5DFA" w:rsidRDefault="00CA177D" w:rsidP="00080F43">
            <w:pPr>
              <w:spacing w:line="240" w:lineRule="atLeast"/>
              <w:ind w:left="340" w:right="-468" w:hanging="358"/>
              <w:rPr>
                <w:rFonts w:cs="Times New Roman"/>
                <w:b/>
                <w:bCs/>
                <w:i/>
                <w:iCs/>
                <w:sz w:val="20"/>
              </w:rPr>
            </w:pPr>
          </w:p>
        </w:tc>
        <w:tc>
          <w:tcPr>
            <w:tcW w:w="3417" w:type="pct"/>
            <w:gridSpan w:val="9"/>
          </w:tcPr>
          <w:p w14:paraId="20E181CC" w14:textId="3E6F4A26" w:rsidR="00CA177D" w:rsidRPr="00AB5DFA" w:rsidRDefault="0053704E" w:rsidP="00080F43">
            <w:pPr>
              <w:spacing w:line="240" w:lineRule="atLeast"/>
              <w:ind w:left="-108"/>
              <w:jc w:val="center"/>
              <w:rPr>
                <w:rFonts w:cs="Times New Roman"/>
                <w:sz w:val="20"/>
              </w:rPr>
            </w:pPr>
            <w:r>
              <w:rPr>
                <w:rFonts w:cs="Times New Roman"/>
                <w:color w:val="000000"/>
                <w:sz w:val="20"/>
                <w:lang w:bidi="th-TH"/>
              </w:rPr>
              <w:t xml:space="preserve">30 June </w:t>
            </w:r>
            <w:r w:rsidR="00CA177D" w:rsidRPr="00AB5DFA">
              <w:rPr>
                <w:rFonts w:cs="Times New Roman"/>
                <w:color w:val="000000"/>
                <w:sz w:val="20"/>
                <w:lang w:bidi="th-TH"/>
              </w:rPr>
              <w:t>202</w:t>
            </w:r>
            <w:r>
              <w:rPr>
                <w:rFonts w:cs="Times New Roman"/>
                <w:color w:val="000000"/>
                <w:sz w:val="20"/>
                <w:lang w:bidi="th-TH"/>
              </w:rPr>
              <w:t>5</w:t>
            </w:r>
          </w:p>
        </w:tc>
      </w:tr>
      <w:tr w:rsidR="00CA177D" w:rsidRPr="00AB5DFA" w14:paraId="03210D9D" w14:textId="77777777" w:rsidTr="00080F43">
        <w:trPr>
          <w:tblHeader/>
        </w:trPr>
        <w:tc>
          <w:tcPr>
            <w:tcW w:w="1583" w:type="pct"/>
          </w:tcPr>
          <w:p w14:paraId="768F162E"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6A52E815" w14:textId="77777777" w:rsidR="00CA177D" w:rsidRPr="00AB5DFA" w:rsidRDefault="00CA177D" w:rsidP="00080F43">
            <w:pPr>
              <w:spacing w:line="240" w:lineRule="atLeast"/>
              <w:ind w:left="-110" w:right="-115"/>
              <w:jc w:val="center"/>
              <w:rPr>
                <w:rFonts w:cs="Times New Roman"/>
                <w:sz w:val="20"/>
              </w:rPr>
            </w:pPr>
          </w:p>
        </w:tc>
        <w:tc>
          <w:tcPr>
            <w:tcW w:w="141" w:type="pct"/>
          </w:tcPr>
          <w:p w14:paraId="099E53C3" w14:textId="77777777" w:rsidR="00CA177D" w:rsidRPr="00AB5DFA" w:rsidRDefault="00CA177D" w:rsidP="00080F43">
            <w:pPr>
              <w:spacing w:line="240" w:lineRule="atLeast"/>
              <w:ind w:left="-110" w:right="-115"/>
              <w:jc w:val="center"/>
              <w:rPr>
                <w:rFonts w:cs="Times New Roman"/>
                <w:sz w:val="20"/>
              </w:rPr>
            </w:pPr>
          </w:p>
        </w:tc>
        <w:tc>
          <w:tcPr>
            <w:tcW w:w="560" w:type="pct"/>
            <w:vAlign w:val="bottom"/>
          </w:tcPr>
          <w:p w14:paraId="1A00030F" w14:textId="77777777" w:rsidR="00CA177D" w:rsidRPr="00AB5DFA" w:rsidRDefault="00CA177D" w:rsidP="00080F43">
            <w:pPr>
              <w:spacing w:line="240" w:lineRule="atLeast"/>
              <w:ind w:left="-110" w:right="-115"/>
              <w:jc w:val="center"/>
              <w:rPr>
                <w:rFonts w:cs="Times New Roman"/>
                <w:sz w:val="20"/>
              </w:rPr>
            </w:pPr>
          </w:p>
        </w:tc>
        <w:tc>
          <w:tcPr>
            <w:tcW w:w="125" w:type="pct"/>
            <w:vAlign w:val="bottom"/>
          </w:tcPr>
          <w:p w14:paraId="0D82182A" w14:textId="77777777" w:rsidR="00CA177D" w:rsidRPr="00AB5DFA" w:rsidRDefault="00CA177D" w:rsidP="00080F43">
            <w:pPr>
              <w:spacing w:line="240" w:lineRule="atLeast"/>
              <w:ind w:left="-110" w:right="-115"/>
              <w:jc w:val="center"/>
              <w:rPr>
                <w:rFonts w:cs="Times New Roman"/>
                <w:sz w:val="20"/>
              </w:rPr>
            </w:pPr>
          </w:p>
        </w:tc>
        <w:tc>
          <w:tcPr>
            <w:tcW w:w="577" w:type="pct"/>
            <w:vAlign w:val="bottom"/>
          </w:tcPr>
          <w:p w14:paraId="52E5C232"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 xml:space="preserve">Investments </w:t>
            </w:r>
          </w:p>
        </w:tc>
        <w:tc>
          <w:tcPr>
            <w:tcW w:w="141" w:type="pct"/>
            <w:vAlign w:val="bottom"/>
          </w:tcPr>
          <w:p w14:paraId="5357E82E" w14:textId="77777777" w:rsidR="00CA177D" w:rsidRPr="00AB5DFA" w:rsidRDefault="00CA177D" w:rsidP="00080F43">
            <w:pPr>
              <w:spacing w:line="240" w:lineRule="atLeast"/>
              <w:ind w:left="-110" w:right="-115"/>
              <w:jc w:val="center"/>
              <w:rPr>
                <w:rFonts w:cs="Times New Roman"/>
                <w:sz w:val="20"/>
              </w:rPr>
            </w:pPr>
          </w:p>
        </w:tc>
        <w:tc>
          <w:tcPr>
            <w:tcW w:w="604" w:type="pct"/>
            <w:vAlign w:val="bottom"/>
          </w:tcPr>
          <w:p w14:paraId="6E731BC1" w14:textId="77777777" w:rsidR="00CA177D" w:rsidRPr="00AB5DFA" w:rsidRDefault="00CA177D" w:rsidP="00080F43">
            <w:pPr>
              <w:spacing w:line="240" w:lineRule="atLeast"/>
              <w:ind w:left="-110" w:right="-115"/>
              <w:jc w:val="center"/>
              <w:rPr>
                <w:rFonts w:cs="Times New Roman"/>
                <w:sz w:val="20"/>
              </w:rPr>
            </w:pPr>
          </w:p>
        </w:tc>
        <w:tc>
          <w:tcPr>
            <w:tcW w:w="141" w:type="pct"/>
            <w:vAlign w:val="bottom"/>
          </w:tcPr>
          <w:p w14:paraId="50FC9C4B" w14:textId="77777777" w:rsidR="00CA177D" w:rsidRPr="00AB5DFA" w:rsidRDefault="00CA177D" w:rsidP="00080F43">
            <w:pPr>
              <w:spacing w:line="240" w:lineRule="atLeast"/>
              <w:ind w:left="-110" w:right="-115"/>
              <w:jc w:val="center"/>
              <w:rPr>
                <w:rFonts w:cs="Times New Roman"/>
                <w:sz w:val="20"/>
              </w:rPr>
            </w:pPr>
          </w:p>
        </w:tc>
        <w:tc>
          <w:tcPr>
            <w:tcW w:w="579" w:type="pct"/>
            <w:vAlign w:val="bottom"/>
          </w:tcPr>
          <w:p w14:paraId="0604D9B8" w14:textId="77777777" w:rsidR="00CA177D" w:rsidRPr="00AB5DFA" w:rsidRDefault="00CA177D" w:rsidP="00080F43">
            <w:pPr>
              <w:spacing w:line="240" w:lineRule="atLeast"/>
              <w:ind w:left="-110" w:right="-115"/>
              <w:jc w:val="center"/>
              <w:rPr>
                <w:rFonts w:cs="Times New Roman"/>
                <w:sz w:val="20"/>
              </w:rPr>
            </w:pPr>
          </w:p>
        </w:tc>
      </w:tr>
      <w:tr w:rsidR="00CA177D" w:rsidRPr="00AB5DFA" w14:paraId="5D3F4671" w14:textId="77777777" w:rsidTr="00080F43">
        <w:trPr>
          <w:tblHeader/>
        </w:trPr>
        <w:tc>
          <w:tcPr>
            <w:tcW w:w="1583" w:type="pct"/>
          </w:tcPr>
          <w:p w14:paraId="2613E221"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63D6D84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Financial</w:t>
            </w:r>
          </w:p>
        </w:tc>
        <w:tc>
          <w:tcPr>
            <w:tcW w:w="141" w:type="pct"/>
          </w:tcPr>
          <w:p w14:paraId="44339619" w14:textId="77777777" w:rsidR="00CA177D" w:rsidRPr="00AB5DFA" w:rsidRDefault="00CA177D" w:rsidP="00080F43">
            <w:pPr>
              <w:spacing w:line="240" w:lineRule="atLeast"/>
              <w:ind w:left="-110" w:right="-115"/>
              <w:jc w:val="center"/>
              <w:rPr>
                <w:rFonts w:cs="Times New Roman"/>
                <w:sz w:val="20"/>
              </w:rPr>
            </w:pPr>
          </w:p>
        </w:tc>
        <w:tc>
          <w:tcPr>
            <w:tcW w:w="560" w:type="pct"/>
            <w:vAlign w:val="bottom"/>
          </w:tcPr>
          <w:p w14:paraId="0A121E6B"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Financial</w:t>
            </w:r>
          </w:p>
        </w:tc>
        <w:tc>
          <w:tcPr>
            <w:tcW w:w="125" w:type="pct"/>
            <w:vAlign w:val="bottom"/>
          </w:tcPr>
          <w:p w14:paraId="7425A079" w14:textId="77777777" w:rsidR="00CA177D" w:rsidRPr="00AB5DFA" w:rsidRDefault="00CA177D" w:rsidP="00080F43">
            <w:pPr>
              <w:spacing w:line="240" w:lineRule="atLeast"/>
              <w:ind w:left="-110" w:right="-115"/>
              <w:jc w:val="center"/>
              <w:rPr>
                <w:rFonts w:cs="Times New Roman"/>
                <w:sz w:val="20"/>
              </w:rPr>
            </w:pPr>
          </w:p>
        </w:tc>
        <w:tc>
          <w:tcPr>
            <w:tcW w:w="577" w:type="pct"/>
            <w:vAlign w:val="bottom"/>
          </w:tcPr>
          <w:p w14:paraId="628A253C"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 equity</w:t>
            </w:r>
          </w:p>
        </w:tc>
        <w:tc>
          <w:tcPr>
            <w:tcW w:w="141" w:type="pct"/>
            <w:vAlign w:val="bottom"/>
          </w:tcPr>
          <w:p w14:paraId="68C3628F" w14:textId="77777777" w:rsidR="00CA177D" w:rsidRPr="00AB5DFA" w:rsidRDefault="00CA177D" w:rsidP="00080F43">
            <w:pPr>
              <w:spacing w:line="240" w:lineRule="atLeast"/>
              <w:ind w:left="-110" w:right="-115"/>
              <w:jc w:val="center"/>
              <w:rPr>
                <w:rFonts w:cs="Times New Roman"/>
                <w:sz w:val="20"/>
              </w:rPr>
            </w:pPr>
          </w:p>
        </w:tc>
        <w:tc>
          <w:tcPr>
            <w:tcW w:w="604" w:type="pct"/>
            <w:vAlign w:val="bottom"/>
          </w:tcPr>
          <w:p w14:paraId="2AA8FA2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Financial</w:t>
            </w:r>
          </w:p>
        </w:tc>
        <w:tc>
          <w:tcPr>
            <w:tcW w:w="141" w:type="pct"/>
            <w:vAlign w:val="bottom"/>
          </w:tcPr>
          <w:p w14:paraId="2F910A06" w14:textId="77777777" w:rsidR="00CA177D" w:rsidRPr="00AB5DFA" w:rsidRDefault="00CA177D" w:rsidP="00080F43">
            <w:pPr>
              <w:spacing w:line="240" w:lineRule="atLeast"/>
              <w:ind w:left="-110" w:right="-115"/>
              <w:jc w:val="center"/>
              <w:rPr>
                <w:rFonts w:cs="Times New Roman"/>
                <w:sz w:val="20"/>
              </w:rPr>
            </w:pPr>
          </w:p>
        </w:tc>
        <w:tc>
          <w:tcPr>
            <w:tcW w:w="579" w:type="pct"/>
            <w:vAlign w:val="bottom"/>
          </w:tcPr>
          <w:p w14:paraId="6A3A64F0" w14:textId="77777777" w:rsidR="00CA177D" w:rsidRPr="00AB5DFA" w:rsidRDefault="00CA177D" w:rsidP="00080F43">
            <w:pPr>
              <w:spacing w:line="240" w:lineRule="atLeast"/>
              <w:ind w:left="-110" w:right="-115"/>
              <w:jc w:val="center"/>
              <w:rPr>
                <w:rFonts w:cs="Times New Roman"/>
                <w:sz w:val="20"/>
              </w:rPr>
            </w:pPr>
          </w:p>
        </w:tc>
      </w:tr>
      <w:tr w:rsidR="00CA177D" w:rsidRPr="00AB5DFA" w14:paraId="41B668E7" w14:textId="77777777" w:rsidTr="00080F43">
        <w:trPr>
          <w:tblHeader/>
        </w:trPr>
        <w:tc>
          <w:tcPr>
            <w:tcW w:w="1583" w:type="pct"/>
          </w:tcPr>
          <w:p w14:paraId="5F7E5589"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0CA4459C"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41" w:type="pct"/>
          </w:tcPr>
          <w:p w14:paraId="150F272C" w14:textId="77777777" w:rsidR="00CA177D" w:rsidRPr="00AB5DFA" w:rsidRDefault="00CA177D" w:rsidP="00080F43">
            <w:pPr>
              <w:spacing w:line="240" w:lineRule="atLeast"/>
              <w:ind w:left="-110" w:right="-115"/>
              <w:jc w:val="center"/>
              <w:rPr>
                <w:rFonts w:cs="Times New Roman"/>
                <w:sz w:val="20"/>
              </w:rPr>
            </w:pPr>
          </w:p>
        </w:tc>
        <w:tc>
          <w:tcPr>
            <w:tcW w:w="560" w:type="pct"/>
            <w:vAlign w:val="bottom"/>
          </w:tcPr>
          <w:p w14:paraId="015E90FD"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25" w:type="pct"/>
            <w:vAlign w:val="bottom"/>
          </w:tcPr>
          <w:p w14:paraId="23ECF0C2" w14:textId="77777777" w:rsidR="00CA177D" w:rsidRPr="00AB5DFA" w:rsidRDefault="00CA177D" w:rsidP="00080F43">
            <w:pPr>
              <w:spacing w:line="240" w:lineRule="atLeast"/>
              <w:ind w:left="-110" w:right="-115"/>
              <w:jc w:val="center"/>
              <w:rPr>
                <w:rFonts w:cs="Times New Roman"/>
                <w:sz w:val="20"/>
              </w:rPr>
            </w:pPr>
          </w:p>
        </w:tc>
        <w:tc>
          <w:tcPr>
            <w:tcW w:w="577" w:type="pct"/>
            <w:vAlign w:val="bottom"/>
          </w:tcPr>
          <w:p w14:paraId="53DD1AD1"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645AAF2F" w14:textId="77777777" w:rsidR="00CA177D" w:rsidRPr="00AB5DFA" w:rsidRDefault="00CA177D" w:rsidP="00080F43">
            <w:pPr>
              <w:spacing w:line="240" w:lineRule="atLeast"/>
              <w:ind w:left="-110" w:right="-115"/>
              <w:jc w:val="center"/>
              <w:rPr>
                <w:rFonts w:cs="Times New Roman"/>
                <w:sz w:val="20"/>
              </w:rPr>
            </w:pPr>
          </w:p>
        </w:tc>
        <w:tc>
          <w:tcPr>
            <w:tcW w:w="604" w:type="pct"/>
            <w:vAlign w:val="bottom"/>
          </w:tcPr>
          <w:p w14:paraId="05FF8BC6"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37A1DB69" w14:textId="77777777" w:rsidR="00CA177D" w:rsidRPr="00AB5DFA" w:rsidRDefault="00CA177D" w:rsidP="00080F43">
            <w:pPr>
              <w:spacing w:line="240" w:lineRule="atLeast"/>
              <w:ind w:left="-110" w:right="-115"/>
              <w:jc w:val="center"/>
              <w:rPr>
                <w:rFonts w:cs="Times New Roman"/>
                <w:sz w:val="20"/>
              </w:rPr>
            </w:pPr>
          </w:p>
        </w:tc>
        <w:tc>
          <w:tcPr>
            <w:tcW w:w="579" w:type="pct"/>
            <w:vAlign w:val="bottom"/>
          </w:tcPr>
          <w:p w14:paraId="576B12A0" w14:textId="77777777" w:rsidR="00CA177D" w:rsidRPr="00AB5DFA" w:rsidRDefault="00CA177D" w:rsidP="00080F43">
            <w:pPr>
              <w:spacing w:line="240" w:lineRule="atLeast"/>
              <w:ind w:left="-110" w:right="-115"/>
              <w:jc w:val="center"/>
              <w:rPr>
                <w:rFonts w:cs="Times New Roman"/>
                <w:sz w:val="20"/>
              </w:rPr>
            </w:pPr>
          </w:p>
        </w:tc>
      </w:tr>
      <w:tr w:rsidR="00CA177D" w:rsidRPr="00AB5DFA" w14:paraId="2B5E32C7" w14:textId="77777777" w:rsidTr="00080F43">
        <w:trPr>
          <w:tblHeader/>
        </w:trPr>
        <w:tc>
          <w:tcPr>
            <w:tcW w:w="1583" w:type="pct"/>
          </w:tcPr>
          <w:p w14:paraId="0DE34B86"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63D512D8"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measured at</w:t>
            </w:r>
          </w:p>
        </w:tc>
        <w:tc>
          <w:tcPr>
            <w:tcW w:w="141" w:type="pct"/>
          </w:tcPr>
          <w:p w14:paraId="0040C708" w14:textId="77777777" w:rsidR="00CA177D" w:rsidRPr="00AB5DFA" w:rsidRDefault="00CA177D" w:rsidP="00080F43">
            <w:pPr>
              <w:spacing w:line="240" w:lineRule="atLeast"/>
              <w:ind w:left="-110" w:right="-115"/>
              <w:jc w:val="center"/>
              <w:rPr>
                <w:rFonts w:cs="Times New Roman"/>
                <w:sz w:val="20"/>
              </w:rPr>
            </w:pPr>
          </w:p>
        </w:tc>
        <w:tc>
          <w:tcPr>
            <w:tcW w:w="560" w:type="pct"/>
            <w:vAlign w:val="bottom"/>
          </w:tcPr>
          <w:p w14:paraId="50203A39"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measured at</w:t>
            </w:r>
          </w:p>
        </w:tc>
        <w:tc>
          <w:tcPr>
            <w:tcW w:w="125" w:type="pct"/>
            <w:vAlign w:val="bottom"/>
          </w:tcPr>
          <w:p w14:paraId="7F667F03" w14:textId="77777777" w:rsidR="00CA177D" w:rsidRPr="00AB5DFA" w:rsidRDefault="00CA177D" w:rsidP="00080F43">
            <w:pPr>
              <w:spacing w:line="240" w:lineRule="atLeast"/>
              <w:ind w:left="-110" w:right="-115"/>
              <w:jc w:val="center"/>
              <w:rPr>
                <w:rFonts w:cs="Times New Roman"/>
                <w:sz w:val="20"/>
              </w:rPr>
            </w:pPr>
          </w:p>
        </w:tc>
        <w:tc>
          <w:tcPr>
            <w:tcW w:w="577" w:type="pct"/>
            <w:vAlign w:val="bottom"/>
          </w:tcPr>
          <w:p w14:paraId="1A238A4E"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designated at</w:t>
            </w:r>
          </w:p>
        </w:tc>
        <w:tc>
          <w:tcPr>
            <w:tcW w:w="141" w:type="pct"/>
            <w:vAlign w:val="bottom"/>
          </w:tcPr>
          <w:p w14:paraId="607DA1AF" w14:textId="77777777" w:rsidR="00CA177D" w:rsidRPr="00AB5DFA" w:rsidRDefault="00CA177D" w:rsidP="00080F43">
            <w:pPr>
              <w:spacing w:line="240" w:lineRule="atLeast"/>
              <w:ind w:left="-110" w:right="-115"/>
              <w:jc w:val="center"/>
              <w:rPr>
                <w:rFonts w:cs="Times New Roman"/>
                <w:sz w:val="20"/>
              </w:rPr>
            </w:pPr>
          </w:p>
        </w:tc>
        <w:tc>
          <w:tcPr>
            <w:tcW w:w="604" w:type="pct"/>
            <w:vAlign w:val="bottom"/>
          </w:tcPr>
          <w:p w14:paraId="4EB09E20"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measured at</w:t>
            </w:r>
          </w:p>
        </w:tc>
        <w:tc>
          <w:tcPr>
            <w:tcW w:w="141" w:type="pct"/>
            <w:vAlign w:val="bottom"/>
          </w:tcPr>
          <w:p w14:paraId="68AF0C83" w14:textId="77777777" w:rsidR="00CA177D" w:rsidRPr="00AB5DFA" w:rsidRDefault="00CA177D" w:rsidP="00080F43">
            <w:pPr>
              <w:spacing w:line="240" w:lineRule="atLeast"/>
              <w:ind w:left="-110" w:right="-115"/>
              <w:jc w:val="center"/>
              <w:rPr>
                <w:rFonts w:cs="Times New Roman"/>
                <w:sz w:val="20"/>
              </w:rPr>
            </w:pPr>
          </w:p>
        </w:tc>
        <w:tc>
          <w:tcPr>
            <w:tcW w:w="579" w:type="pct"/>
            <w:vAlign w:val="bottom"/>
          </w:tcPr>
          <w:p w14:paraId="1E7FE418" w14:textId="77777777" w:rsidR="00CA177D" w:rsidRPr="00AB5DFA" w:rsidRDefault="00CA177D" w:rsidP="00080F43">
            <w:pPr>
              <w:spacing w:line="240" w:lineRule="atLeast"/>
              <w:ind w:left="-110" w:right="-115"/>
              <w:jc w:val="center"/>
              <w:rPr>
                <w:rFonts w:cs="Times New Roman"/>
                <w:sz w:val="20"/>
              </w:rPr>
            </w:pPr>
          </w:p>
        </w:tc>
      </w:tr>
      <w:tr w:rsidR="00CA177D" w:rsidRPr="00AB5DFA" w14:paraId="23E49701" w14:textId="77777777" w:rsidTr="00080F43">
        <w:trPr>
          <w:tblHeader/>
        </w:trPr>
        <w:tc>
          <w:tcPr>
            <w:tcW w:w="1583" w:type="pct"/>
          </w:tcPr>
          <w:p w14:paraId="57CECFC3" w14:textId="77777777" w:rsidR="00CA177D" w:rsidRPr="00AB5DFA" w:rsidRDefault="00CA177D" w:rsidP="00080F43">
            <w:pPr>
              <w:spacing w:line="240" w:lineRule="atLeast"/>
              <w:ind w:left="340" w:right="-468" w:hanging="358"/>
              <w:rPr>
                <w:rFonts w:cs="Times New Roman"/>
                <w:b/>
                <w:bCs/>
                <w:i/>
                <w:iCs/>
                <w:sz w:val="20"/>
              </w:rPr>
            </w:pPr>
          </w:p>
        </w:tc>
        <w:tc>
          <w:tcPr>
            <w:tcW w:w="549" w:type="pct"/>
          </w:tcPr>
          <w:p w14:paraId="3405530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FVTPL</w:t>
            </w:r>
          </w:p>
        </w:tc>
        <w:tc>
          <w:tcPr>
            <w:tcW w:w="141" w:type="pct"/>
          </w:tcPr>
          <w:p w14:paraId="4B4E9EDD" w14:textId="77777777" w:rsidR="00CA177D" w:rsidRPr="00AB5DFA" w:rsidRDefault="00CA177D" w:rsidP="00080F43">
            <w:pPr>
              <w:spacing w:line="240" w:lineRule="atLeast"/>
              <w:ind w:left="-110" w:right="-115"/>
              <w:jc w:val="center"/>
              <w:rPr>
                <w:rFonts w:cs="Times New Roman"/>
                <w:sz w:val="20"/>
              </w:rPr>
            </w:pPr>
          </w:p>
        </w:tc>
        <w:tc>
          <w:tcPr>
            <w:tcW w:w="560" w:type="pct"/>
            <w:vAlign w:val="bottom"/>
          </w:tcPr>
          <w:p w14:paraId="22315908"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FVOCI</w:t>
            </w:r>
          </w:p>
        </w:tc>
        <w:tc>
          <w:tcPr>
            <w:tcW w:w="125" w:type="pct"/>
            <w:vAlign w:val="bottom"/>
          </w:tcPr>
          <w:p w14:paraId="5A314C17" w14:textId="77777777" w:rsidR="00CA177D" w:rsidRPr="00AB5DFA" w:rsidRDefault="00CA177D" w:rsidP="00080F43">
            <w:pPr>
              <w:spacing w:line="240" w:lineRule="atLeast"/>
              <w:ind w:left="-110" w:right="-115"/>
              <w:jc w:val="center"/>
              <w:rPr>
                <w:rFonts w:cs="Times New Roman"/>
                <w:sz w:val="20"/>
              </w:rPr>
            </w:pPr>
          </w:p>
        </w:tc>
        <w:tc>
          <w:tcPr>
            <w:tcW w:w="577" w:type="pct"/>
            <w:vAlign w:val="bottom"/>
          </w:tcPr>
          <w:p w14:paraId="3040F36F"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FVOCI</w:t>
            </w:r>
          </w:p>
        </w:tc>
        <w:tc>
          <w:tcPr>
            <w:tcW w:w="141" w:type="pct"/>
            <w:vAlign w:val="bottom"/>
          </w:tcPr>
          <w:p w14:paraId="46C7C470" w14:textId="77777777" w:rsidR="00CA177D" w:rsidRPr="00AB5DFA" w:rsidRDefault="00CA177D" w:rsidP="00080F43">
            <w:pPr>
              <w:spacing w:line="240" w:lineRule="atLeast"/>
              <w:ind w:left="-110" w:right="-115"/>
              <w:jc w:val="center"/>
              <w:rPr>
                <w:rFonts w:cs="Times New Roman"/>
                <w:sz w:val="20"/>
              </w:rPr>
            </w:pPr>
          </w:p>
        </w:tc>
        <w:tc>
          <w:tcPr>
            <w:tcW w:w="604" w:type="pct"/>
            <w:vAlign w:val="bottom"/>
          </w:tcPr>
          <w:p w14:paraId="78C7D1BA"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amortised cost</w:t>
            </w:r>
          </w:p>
        </w:tc>
        <w:tc>
          <w:tcPr>
            <w:tcW w:w="141" w:type="pct"/>
            <w:vAlign w:val="bottom"/>
          </w:tcPr>
          <w:p w14:paraId="24C5D2FE" w14:textId="77777777" w:rsidR="00CA177D" w:rsidRPr="00AB5DFA" w:rsidRDefault="00CA177D" w:rsidP="00080F43">
            <w:pPr>
              <w:spacing w:line="240" w:lineRule="atLeast"/>
              <w:ind w:left="-110" w:right="-115"/>
              <w:jc w:val="center"/>
              <w:rPr>
                <w:rFonts w:cs="Times New Roman"/>
                <w:sz w:val="20"/>
              </w:rPr>
            </w:pPr>
          </w:p>
        </w:tc>
        <w:tc>
          <w:tcPr>
            <w:tcW w:w="579" w:type="pct"/>
            <w:vAlign w:val="bottom"/>
          </w:tcPr>
          <w:p w14:paraId="543C2F04" w14:textId="77777777" w:rsidR="00CA177D" w:rsidRPr="00AB5DFA" w:rsidRDefault="00CA177D" w:rsidP="00080F43">
            <w:pPr>
              <w:spacing w:line="240" w:lineRule="atLeast"/>
              <w:ind w:left="-110" w:right="-115"/>
              <w:jc w:val="center"/>
              <w:rPr>
                <w:rFonts w:cs="Times New Roman"/>
                <w:sz w:val="20"/>
              </w:rPr>
            </w:pPr>
            <w:r w:rsidRPr="00AB5DFA">
              <w:rPr>
                <w:rFonts w:cs="Times New Roman"/>
                <w:sz w:val="20"/>
              </w:rPr>
              <w:t>Total</w:t>
            </w:r>
          </w:p>
        </w:tc>
      </w:tr>
      <w:tr w:rsidR="00CA177D" w:rsidRPr="00AB5DFA" w14:paraId="25D95049" w14:textId="77777777" w:rsidTr="00080F43">
        <w:trPr>
          <w:tblHeader/>
        </w:trPr>
        <w:tc>
          <w:tcPr>
            <w:tcW w:w="1583" w:type="pct"/>
          </w:tcPr>
          <w:p w14:paraId="1381C015" w14:textId="77777777" w:rsidR="00CA177D" w:rsidRPr="00AB5DFA" w:rsidRDefault="00CA177D" w:rsidP="00080F43">
            <w:pPr>
              <w:spacing w:line="240" w:lineRule="atLeast"/>
              <w:ind w:left="340" w:right="-468" w:hanging="358"/>
              <w:rPr>
                <w:rFonts w:cs="Times New Roman"/>
                <w:b/>
                <w:bCs/>
                <w:i/>
                <w:iCs/>
                <w:sz w:val="20"/>
              </w:rPr>
            </w:pPr>
          </w:p>
        </w:tc>
        <w:tc>
          <w:tcPr>
            <w:tcW w:w="3417" w:type="pct"/>
            <w:gridSpan w:val="9"/>
          </w:tcPr>
          <w:p w14:paraId="73B29A60" w14:textId="77777777" w:rsidR="00CA177D" w:rsidRPr="00AB5DFA" w:rsidRDefault="00CA177D" w:rsidP="00080F43">
            <w:pPr>
              <w:tabs>
                <w:tab w:val="decimal" w:pos="819"/>
              </w:tabs>
              <w:spacing w:line="240" w:lineRule="atLeast"/>
              <w:ind w:left="-108"/>
              <w:jc w:val="center"/>
              <w:rPr>
                <w:rFonts w:cs="Times New Roman"/>
                <w:sz w:val="20"/>
              </w:rPr>
            </w:pPr>
            <w:r w:rsidRPr="00AB5DFA">
              <w:rPr>
                <w:rFonts w:cs="Times New Roman"/>
                <w:i/>
                <w:iCs/>
                <w:color w:val="000000"/>
                <w:sz w:val="20"/>
              </w:rPr>
              <w:t>(in thousand Baht)</w:t>
            </w:r>
          </w:p>
        </w:tc>
      </w:tr>
      <w:tr w:rsidR="00CA177D" w:rsidRPr="00AB5DFA" w14:paraId="139A5FF2" w14:textId="77777777" w:rsidTr="00080F43">
        <w:tc>
          <w:tcPr>
            <w:tcW w:w="1583" w:type="pct"/>
          </w:tcPr>
          <w:p w14:paraId="1CE9BA4B" w14:textId="77777777" w:rsidR="00CA177D" w:rsidRPr="00AB5DFA" w:rsidRDefault="00CA177D" w:rsidP="00080F43">
            <w:pPr>
              <w:spacing w:line="240" w:lineRule="atLeast"/>
              <w:ind w:left="340" w:right="-468" w:hanging="358"/>
              <w:rPr>
                <w:rFonts w:cs="Times New Roman"/>
                <w:b/>
                <w:bCs/>
                <w:i/>
                <w:iCs/>
                <w:sz w:val="20"/>
              </w:rPr>
            </w:pPr>
            <w:r w:rsidRPr="00AB5DFA">
              <w:rPr>
                <w:rFonts w:cs="Times New Roman"/>
                <w:b/>
                <w:bCs/>
                <w:i/>
                <w:iCs/>
                <w:sz w:val="20"/>
              </w:rPr>
              <w:t>Financial assets</w:t>
            </w:r>
          </w:p>
        </w:tc>
        <w:tc>
          <w:tcPr>
            <w:tcW w:w="549" w:type="pct"/>
          </w:tcPr>
          <w:p w14:paraId="4D9C8472" w14:textId="77777777" w:rsidR="00CA177D" w:rsidRPr="00AB5DFA" w:rsidRDefault="00CA177D" w:rsidP="00080F43">
            <w:pPr>
              <w:tabs>
                <w:tab w:val="decimal" w:pos="997"/>
              </w:tabs>
              <w:spacing w:line="240" w:lineRule="atLeast"/>
              <w:ind w:left="-110" w:right="-20"/>
              <w:rPr>
                <w:rFonts w:cs="Times New Roman"/>
                <w:i/>
                <w:iCs/>
                <w:sz w:val="20"/>
              </w:rPr>
            </w:pPr>
          </w:p>
        </w:tc>
        <w:tc>
          <w:tcPr>
            <w:tcW w:w="141" w:type="pct"/>
          </w:tcPr>
          <w:p w14:paraId="0891E1E8"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560" w:type="pct"/>
          </w:tcPr>
          <w:p w14:paraId="5F94489D"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125" w:type="pct"/>
          </w:tcPr>
          <w:p w14:paraId="56B285E0"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577" w:type="pct"/>
          </w:tcPr>
          <w:p w14:paraId="19C6D039"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141" w:type="pct"/>
          </w:tcPr>
          <w:p w14:paraId="7B2ED91E"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604" w:type="pct"/>
          </w:tcPr>
          <w:p w14:paraId="4F4C5FDD"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141" w:type="pct"/>
          </w:tcPr>
          <w:p w14:paraId="400686D0" w14:textId="77777777" w:rsidR="00CA177D" w:rsidRPr="00AB5DFA" w:rsidRDefault="00CA177D" w:rsidP="00080F43">
            <w:pPr>
              <w:tabs>
                <w:tab w:val="decimal" w:pos="997"/>
              </w:tabs>
              <w:spacing w:line="240" w:lineRule="atLeast"/>
              <w:ind w:left="-110" w:right="-20"/>
              <w:rPr>
                <w:rFonts w:cs="Times New Roman"/>
                <w:b/>
                <w:bCs/>
                <w:i/>
                <w:iCs/>
                <w:sz w:val="20"/>
              </w:rPr>
            </w:pPr>
          </w:p>
        </w:tc>
        <w:tc>
          <w:tcPr>
            <w:tcW w:w="579" w:type="pct"/>
            <w:vAlign w:val="bottom"/>
          </w:tcPr>
          <w:p w14:paraId="556EB81F" w14:textId="77777777" w:rsidR="00CA177D" w:rsidRPr="00AB5DFA" w:rsidRDefault="00CA177D" w:rsidP="00080F43">
            <w:pPr>
              <w:tabs>
                <w:tab w:val="decimal" w:pos="997"/>
              </w:tabs>
              <w:spacing w:line="240" w:lineRule="atLeast"/>
              <w:ind w:left="-110" w:right="-20"/>
              <w:rPr>
                <w:rFonts w:cs="Times New Roman"/>
                <w:b/>
                <w:bCs/>
                <w:i/>
                <w:iCs/>
                <w:sz w:val="20"/>
              </w:rPr>
            </w:pPr>
          </w:p>
        </w:tc>
      </w:tr>
      <w:tr w:rsidR="00FB5BCB" w:rsidRPr="00FB5BCB" w14:paraId="62697748" w14:textId="77777777" w:rsidTr="00080F43">
        <w:tc>
          <w:tcPr>
            <w:tcW w:w="1583" w:type="pct"/>
          </w:tcPr>
          <w:p w14:paraId="245F82DC" w14:textId="77777777" w:rsidR="00FB5BCB" w:rsidRPr="00AB5DFA" w:rsidRDefault="00FB5BCB" w:rsidP="00FB5BCB">
            <w:pPr>
              <w:spacing w:line="240" w:lineRule="atLeast"/>
              <w:ind w:left="340" w:right="-468" w:hanging="358"/>
              <w:rPr>
                <w:rFonts w:cs="Times New Roman"/>
                <w:b/>
                <w:bCs/>
                <w:i/>
                <w:iCs/>
                <w:sz w:val="20"/>
              </w:rPr>
            </w:pPr>
            <w:r w:rsidRPr="00AB5DFA">
              <w:rPr>
                <w:rFonts w:cs="Times New Roman"/>
                <w:sz w:val="20"/>
              </w:rPr>
              <w:t>Cash</w:t>
            </w:r>
          </w:p>
        </w:tc>
        <w:tc>
          <w:tcPr>
            <w:tcW w:w="549" w:type="pct"/>
          </w:tcPr>
          <w:p w14:paraId="7F2BF162" w14:textId="6E4DA2E9"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53D83709"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60" w:type="pct"/>
          </w:tcPr>
          <w:p w14:paraId="28C4269E" w14:textId="336FB5A3" w:rsidR="00FB5BCB" w:rsidRPr="00FB5BCB" w:rsidRDefault="00FB5BCB" w:rsidP="00FB5BCB">
            <w:pPr>
              <w:tabs>
                <w:tab w:val="decimal" w:pos="997"/>
              </w:tabs>
              <w:spacing w:line="240" w:lineRule="atLeast"/>
              <w:ind w:left="-110" w:right="-20"/>
              <w:rPr>
                <w:rFonts w:cs="Times New Roman"/>
                <w:b/>
                <w:bCs/>
                <w:i/>
                <w:iCs/>
                <w:sz w:val="20"/>
              </w:rPr>
            </w:pPr>
            <w:r w:rsidRPr="00AA6956">
              <w:rPr>
                <w:rFonts w:cs="Times New Roman"/>
                <w:color w:val="000000"/>
                <w:sz w:val="20"/>
              </w:rPr>
              <w:t>-</w:t>
            </w:r>
          </w:p>
        </w:tc>
        <w:tc>
          <w:tcPr>
            <w:tcW w:w="125" w:type="pct"/>
          </w:tcPr>
          <w:p w14:paraId="080A46C8" w14:textId="77777777" w:rsidR="00FB5BCB" w:rsidRPr="00FB5BCB" w:rsidRDefault="00FB5BCB" w:rsidP="00FB5BCB">
            <w:pPr>
              <w:tabs>
                <w:tab w:val="decimal" w:pos="997"/>
              </w:tabs>
              <w:spacing w:line="240" w:lineRule="atLeast"/>
              <w:ind w:left="-110" w:right="-20"/>
              <w:rPr>
                <w:rFonts w:cs="Times New Roman"/>
                <w:b/>
                <w:bCs/>
                <w:i/>
                <w:iCs/>
                <w:sz w:val="20"/>
              </w:rPr>
            </w:pPr>
          </w:p>
        </w:tc>
        <w:tc>
          <w:tcPr>
            <w:tcW w:w="577" w:type="pct"/>
          </w:tcPr>
          <w:p w14:paraId="0D4A0FCC" w14:textId="5F9804C1" w:rsidR="00FB5BCB" w:rsidRPr="00FB5BCB" w:rsidRDefault="00FB5BCB" w:rsidP="00FB5BCB">
            <w:pPr>
              <w:tabs>
                <w:tab w:val="decimal" w:pos="997"/>
              </w:tabs>
              <w:spacing w:line="240" w:lineRule="atLeast"/>
              <w:ind w:left="-110" w:right="-20"/>
              <w:rPr>
                <w:rFonts w:cs="Times New Roman"/>
                <w:b/>
                <w:bCs/>
                <w:i/>
                <w:iCs/>
                <w:sz w:val="20"/>
              </w:rPr>
            </w:pPr>
            <w:r w:rsidRPr="00AA6956">
              <w:rPr>
                <w:rFonts w:cs="Times New Roman"/>
                <w:color w:val="000000"/>
                <w:sz w:val="20"/>
              </w:rPr>
              <w:t>-</w:t>
            </w:r>
          </w:p>
        </w:tc>
        <w:tc>
          <w:tcPr>
            <w:tcW w:w="141" w:type="pct"/>
          </w:tcPr>
          <w:p w14:paraId="6D4CADDE" w14:textId="77777777" w:rsidR="00FB5BCB" w:rsidRPr="00FB5BCB" w:rsidRDefault="00FB5BCB" w:rsidP="00FB5BCB">
            <w:pPr>
              <w:tabs>
                <w:tab w:val="decimal" w:pos="997"/>
              </w:tabs>
              <w:spacing w:line="240" w:lineRule="atLeast"/>
              <w:ind w:left="-110" w:right="-20"/>
              <w:rPr>
                <w:rFonts w:cs="Times New Roman"/>
                <w:b/>
                <w:bCs/>
                <w:i/>
                <w:iCs/>
                <w:sz w:val="20"/>
              </w:rPr>
            </w:pPr>
          </w:p>
        </w:tc>
        <w:tc>
          <w:tcPr>
            <w:tcW w:w="604" w:type="pct"/>
          </w:tcPr>
          <w:p w14:paraId="31B716A9" w14:textId="362201F0" w:rsidR="00FB5BCB" w:rsidRPr="00FB5BCB" w:rsidRDefault="00FB5BCB" w:rsidP="00FB5BCB">
            <w:pPr>
              <w:tabs>
                <w:tab w:val="decimal" w:pos="997"/>
              </w:tabs>
              <w:spacing w:line="240" w:lineRule="atLeast"/>
              <w:ind w:left="-110" w:right="-20"/>
              <w:rPr>
                <w:rFonts w:cs="Times New Roman"/>
                <w:b/>
                <w:bCs/>
                <w:i/>
                <w:iCs/>
                <w:sz w:val="20"/>
              </w:rPr>
            </w:pPr>
            <w:r w:rsidRPr="00AA6956">
              <w:rPr>
                <w:rFonts w:cs="Times New Roman"/>
                <w:color w:val="000000"/>
                <w:sz w:val="20"/>
              </w:rPr>
              <w:t>440,616</w:t>
            </w:r>
          </w:p>
        </w:tc>
        <w:tc>
          <w:tcPr>
            <w:tcW w:w="141" w:type="pct"/>
          </w:tcPr>
          <w:p w14:paraId="57ED125B" w14:textId="77777777" w:rsidR="00FB5BCB" w:rsidRPr="00FB5BCB" w:rsidRDefault="00FB5BCB" w:rsidP="00FB5BCB">
            <w:pPr>
              <w:tabs>
                <w:tab w:val="decimal" w:pos="997"/>
              </w:tabs>
              <w:spacing w:line="240" w:lineRule="atLeast"/>
              <w:ind w:left="-110" w:right="-20"/>
              <w:rPr>
                <w:rFonts w:cs="Times New Roman"/>
                <w:b/>
                <w:bCs/>
                <w:i/>
                <w:iCs/>
                <w:sz w:val="20"/>
              </w:rPr>
            </w:pPr>
          </w:p>
        </w:tc>
        <w:tc>
          <w:tcPr>
            <w:tcW w:w="579" w:type="pct"/>
          </w:tcPr>
          <w:p w14:paraId="3CE61968" w14:textId="6A66CFB7" w:rsidR="00FB5BCB" w:rsidRPr="00FB5BCB" w:rsidRDefault="00FB5BCB" w:rsidP="00FB5BCB">
            <w:pPr>
              <w:tabs>
                <w:tab w:val="decimal" w:pos="997"/>
              </w:tabs>
              <w:spacing w:line="240" w:lineRule="atLeast"/>
              <w:ind w:left="-110" w:right="-20"/>
              <w:rPr>
                <w:rFonts w:cs="Times New Roman"/>
                <w:b/>
                <w:bCs/>
                <w:i/>
                <w:iCs/>
                <w:sz w:val="20"/>
              </w:rPr>
            </w:pPr>
            <w:r w:rsidRPr="00AA6956">
              <w:rPr>
                <w:rFonts w:cs="Times New Roman"/>
                <w:color w:val="000000"/>
                <w:sz w:val="20"/>
              </w:rPr>
              <w:t>440,616</w:t>
            </w:r>
          </w:p>
        </w:tc>
      </w:tr>
      <w:tr w:rsidR="00C7658F" w:rsidRPr="00FB5BCB" w14:paraId="7794303F" w14:textId="77777777" w:rsidTr="00080F43">
        <w:tc>
          <w:tcPr>
            <w:tcW w:w="1583" w:type="pct"/>
          </w:tcPr>
          <w:p w14:paraId="0311F075" w14:textId="77777777" w:rsidR="00C7658F" w:rsidRPr="00AB5DFA" w:rsidRDefault="00C7658F" w:rsidP="00C7658F">
            <w:pPr>
              <w:spacing w:line="240" w:lineRule="atLeast"/>
              <w:ind w:left="340" w:right="-110" w:hanging="358"/>
              <w:rPr>
                <w:rFonts w:cs="Times New Roman"/>
                <w:sz w:val="20"/>
              </w:rPr>
            </w:pPr>
            <w:r w:rsidRPr="00AB5DFA">
              <w:rPr>
                <w:rFonts w:cs="Times New Roman"/>
                <w:sz w:val="20"/>
              </w:rPr>
              <w:t xml:space="preserve">Interbank and money </w:t>
            </w:r>
          </w:p>
        </w:tc>
        <w:tc>
          <w:tcPr>
            <w:tcW w:w="549" w:type="pct"/>
          </w:tcPr>
          <w:p w14:paraId="6242702D"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41" w:type="pct"/>
          </w:tcPr>
          <w:p w14:paraId="29D6469E"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60" w:type="pct"/>
          </w:tcPr>
          <w:p w14:paraId="1C5FE4D5"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25" w:type="pct"/>
          </w:tcPr>
          <w:p w14:paraId="25DA7328"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77" w:type="pct"/>
          </w:tcPr>
          <w:p w14:paraId="48808CB7"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41" w:type="pct"/>
          </w:tcPr>
          <w:p w14:paraId="06A31164"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604" w:type="pct"/>
          </w:tcPr>
          <w:p w14:paraId="38DED2B0"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41" w:type="pct"/>
          </w:tcPr>
          <w:p w14:paraId="57458DF7"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79" w:type="pct"/>
          </w:tcPr>
          <w:p w14:paraId="22642961" w14:textId="77777777" w:rsidR="00C7658F" w:rsidRPr="00FB5BCB" w:rsidRDefault="00C7658F" w:rsidP="00C7658F">
            <w:pPr>
              <w:tabs>
                <w:tab w:val="decimal" w:pos="997"/>
              </w:tabs>
              <w:spacing w:line="240" w:lineRule="atLeast"/>
              <w:ind w:left="-110" w:right="-20"/>
              <w:rPr>
                <w:rFonts w:cs="Times New Roman"/>
                <w:color w:val="000000"/>
                <w:sz w:val="20"/>
              </w:rPr>
            </w:pPr>
          </w:p>
        </w:tc>
      </w:tr>
      <w:tr w:rsidR="00FB5BCB" w:rsidRPr="00FB5BCB" w14:paraId="2DB8411D" w14:textId="77777777" w:rsidTr="00080F43">
        <w:tc>
          <w:tcPr>
            <w:tcW w:w="1583" w:type="pct"/>
          </w:tcPr>
          <w:p w14:paraId="0B0BE211" w14:textId="77777777" w:rsidR="00FB5BCB" w:rsidRPr="00AB5DFA" w:rsidRDefault="00FB5BCB" w:rsidP="00FB5BCB">
            <w:pPr>
              <w:spacing w:line="240" w:lineRule="atLeast"/>
              <w:ind w:left="340" w:right="-110" w:hanging="358"/>
              <w:rPr>
                <w:rFonts w:cs="Times New Roman"/>
                <w:sz w:val="20"/>
              </w:rPr>
            </w:pPr>
            <w:r w:rsidRPr="00AB5DFA">
              <w:rPr>
                <w:rFonts w:cs="Times New Roman"/>
                <w:sz w:val="20"/>
              </w:rPr>
              <w:t xml:space="preserve">   market items, net</w:t>
            </w:r>
          </w:p>
        </w:tc>
        <w:tc>
          <w:tcPr>
            <w:tcW w:w="549" w:type="pct"/>
          </w:tcPr>
          <w:p w14:paraId="61EC5F58" w14:textId="34DC8AF4"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4412A383"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60" w:type="pct"/>
          </w:tcPr>
          <w:p w14:paraId="1A17ABB0" w14:textId="0BCB7FE5"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25" w:type="pct"/>
          </w:tcPr>
          <w:p w14:paraId="19224346"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7" w:type="pct"/>
          </w:tcPr>
          <w:p w14:paraId="527BA115" w14:textId="18F63216"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6BDF757F"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604" w:type="pct"/>
          </w:tcPr>
          <w:p w14:paraId="76AB854A" w14:textId="50716A31"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15,595,095</w:t>
            </w:r>
          </w:p>
        </w:tc>
        <w:tc>
          <w:tcPr>
            <w:tcW w:w="141" w:type="pct"/>
          </w:tcPr>
          <w:p w14:paraId="2D256756"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9" w:type="pct"/>
          </w:tcPr>
          <w:p w14:paraId="0EFA2709" w14:textId="217D69D9"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15,595,095</w:t>
            </w:r>
          </w:p>
        </w:tc>
      </w:tr>
      <w:tr w:rsidR="00C7658F" w:rsidRPr="00FB5BCB" w14:paraId="3920B666" w14:textId="77777777">
        <w:tc>
          <w:tcPr>
            <w:tcW w:w="1583" w:type="pct"/>
          </w:tcPr>
          <w:p w14:paraId="3947BBDD" w14:textId="7059DB73" w:rsidR="00C7658F" w:rsidRPr="00AB5DFA" w:rsidRDefault="00C7658F" w:rsidP="00C7658F">
            <w:pPr>
              <w:spacing w:line="240" w:lineRule="atLeast"/>
              <w:ind w:left="340" w:right="-110" w:hanging="358"/>
              <w:rPr>
                <w:rFonts w:cs="Times New Roman"/>
                <w:sz w:val="20"/>
              </w:rPr>
            </w:pPr>
            <w:r w:rsidRPr="00806FDB">
              <w:rPr>
                <w:rFonts w:cs="Times New Roman"/>
                <w:sz w:val="20"/>
              </w:rPr>
              <w:t>Financial assets measured at FVTPL</w:t>
            </w:r>
          </w:p>
        </w:tc>
        <w:tc>
          <w:tcPr>
            <w:tcW w:w="549" w:type="pct"/>
          </w:tcPr>
          <w:p w14:paraId="0FFEEB66" w14:textId="225A2620" w:rsidR="00C7658F" w:rsidRPr="00AA6956" w:rsidRDefault="00C7658F" w:rsidP="00C7658F">
            <w:pPr>
              <w:tabs>
                <w:tab w:val="decimal" w:pos="997"/>
              </w:tabs>
              <w:spacing w:line="240" w:lineRule="atLeast"/>
              <w:ind w:left="-110" w:right="-20"/>
              <w:rPr>
                <w:rFonts w:cs="Times New Roman"/>
                <w:color w:val="000000"/>
                <w:sz w:val="20"/>
                <w:lang w:val="en-US" w:bidi="th-TH"/>
              </w:rPr>
            </w:pPr>
            <w:r w:rsidRPr="00AA6956">
              <w:rPr>
                <w:rFonts w:cs="Times New Roman"/>
                <w:color w:val="000000"/>
                <w:sz w:val="20"/>
                <w:lang w:val="en-US" w:bidi="th-TH"/>
              </w:rPr>
              <w:t>20,457</w:t>
            </w:r>
          </w:p>
        </w:tc>
        <w:tc>
          <w:tcPr>
            <w:tcW w:w="141" w:type="pct"/>
          </w:tcPr>
          <w:p w14:paraId="419960ED"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60" w:type="pct"/>
          </w:tcPr>
          <w:p w14:paraId="342838C5" w14:textId="77756EAA" w:rsidR="00C7658F" w:rsidRPr="00FB5BCB" w:rsidRDefault="00C7658F" w:rsidP="00C7658F">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25" w:type="pct"/>
          </w:tcPr>
          <w:p w14:paraId="06169AC9"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77" w:type="pct"/>
          </w:tcPr>
          <w:p w14:paraId="2C3CD3DB" w14:textId="6F23762D" w:rsidR="00C7658F" w:rsidRPr="00FB5BCB" w:rsidRDefault="00C7658F" w:rsidP="00C7658F">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3498534C"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604" w:type="pct"/>
          </w:tcPr>
          <w:p w14:paraId="52C0632C" w14:textId="3E799775" w:rsidR="00C7658F" w:rsidRPr="00FB5BCB" w:rsidRDefault="00C7658F" w:rsidP="00C7658F">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39A983A6"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79" w:type="pct"/>
            <w:vAlign w:val="bottom"/>
          </w:tcPr>
          <w:p w14:paraId="372C4A07" w14:textId="59B427C3" w:rsidR="00C7658F" w:rsidRPr="00FB5BCB" w:rsidRDefault="00C7658F" w:rsidP="00C7658F">
            <w:pPr>
              <w:tabs>
                <w:tab w:val="decimal" w:pos="997"/>
              </w:tabs>
              <w:spacing w:line="240" w:lineRule="atLeast"/>
              <w:ind w:left="-110" w:right="-20"/>
              <w:rPr>
                <w:rFonts w:cs="Times New Roman"/>
                <w:color w:val="000000"/>
                <w:sz w:val="20"/>
              </w:rPr>
            </w:pPr>
            <w:r w:rsidRPr="00FB5BCB">
              <w:rPr>
                <w:rFonts w:cs="Times New Roman"/>
                <w:color w:val="000000"/>
                <w:sz w:val="20"/>
              </w:rPr>
              <w:t>20,457</w:t>
            </w:r>
          </w:p>
        </w:tc>
      </w:tr>
      <w:tr w:rsidR="00C7658F" w:rsidRPr="00FB5BCB" w14:paraId="08AF1CE6" w14:textId="77777777" w:rsidTr="00080F43">
        <w:tc>
          <w:tcPr>
            <w:tcW w:w="1583" w:type="pct"/>
          </w:tcPr>
          <w:p w14:paraId="7BBD55BC" w14:textId="77777777" w:rsidR="00C7658F" w:rsidRPr="00AB5DFA" w:rsidRDefault="00C7658F" w:rsidP="00C7658F">
            <w:pPr>
              <w:spacing w:line="240" w:lineRule="atLeast"/>
              <w:ind w:left="340" w:right="-110" w:hanging="358"/>
              <w:rPr>
                <w:rFonts w:cs="Times New Roman"/>
                <w:sz w:val="20"/>
              </w:rPr>
            </w:pPr>
            <w:r w:rsidRPr="00AB5DFA">
              <w:rPr>
                <w:rFonts w:cs="Times New Roman"/>
                <w:sz w:val="20"/>
              </w:rPr>
              <w:t xml:space="preserve">Investments, net </w:t>
            </w:r>
          </w:p>
        </w:tc>
        <w:tc>
          <w:tcPr>
            <w:tcW w:w="549" w:type="pct"/>
          </w:tcPr>
          <w:p w14:paraId="298EF620"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41" w:type="pct"/>
          </w:tcPr>
          <w:p w14:paraId="6C84E198"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60" w:type="pct"/>
            <w:vAlign w:val="bottom"/>
          </w:tcPr>
          <w:p w14:paraId="40CF785C"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25" w:type="pct"/>
          </w:tcPr>
          <w:p w14:paraId="724929E0"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77" w:type="pct"/>
            <w:vAlign w:val="bottom"/>
          </w:tcPr>
          <w:p w14:paraId="7BD86903"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41" w:type="pct"/>
          </w:tcPr>
          <w:p w14:paraId="384194FF"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604" w:type="pct"/>
            <w:vAlign w:val="bottom"/>
          </w:tcPr>
          <w:p w14:paraId="46FDCCAF"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41" w:type="pct"/>
          </w:tcPr>
          <w:p w14:paraId="11A22B72"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79" w:type="pct"/>
            <w:vAlign w:val="bottom"/>
          </w:tcPr>
          <w:p w14:paraId="15696E09" w14:textId="77777777" w:rsidR="00C7658F" w:rsidRPr="00FB5BCB" w:rsidRDefault="00C7658F" w:rsidP="00C7658F">
            <w:pPr>
              <w:tabs>
                <w:tab w:val="decimal" w:pos="997"/>
              </w:tabs>
              <w:spacing w:line="240" w:lineRule="atLeast"/>
              <w:ind w:left="-110" w:right="-20"/>
              <w:rPr>
                <w:rFonts w:cs="Times New Roman"/>
                <w:color w:val="000000"/>
                <w:sz w:val="20"/>
              </w:rPr>
            </w:pPr>
          </w:p>
        </w:tc>
      </w:tr>
      <w:tr w:rsidR="00C7658F" w:rsidRPr="00FB5BCB" w14:paraId="30CFFEC3" w14:textId="77777777" w:rsidTr="00080F43">
        <w:tc>
          <w:tcPr>
            <w:tcW w:w="1583" w:type="pct"/>
          </w:tcPr>
          <w:p w14:paraId="40F45DED" w14:textId="77777777" w:rsidR="00C7658F" w:rsidRPr="00AB5DFA" w:rsidRDefault="00C7658F" w:rsidP="00C7658F">
            <w:pPr>
              <w:spacing w:line="240" w:lineRule="atLeast"/>
              <w:ind w:left="166" w:right="-110" w:hanging="10"/>
              <w:rPr>
                <w:rFonts w:cs="Times New Roman"/>
                <w:sz w:val="20"/>
              </w:rPr>
            </w:pPr>
            <w:r w:rsidRPr="00AB5DFA">
              <w:rPr>
                <w:rFonts w:cs="Times New Roman"/>
                <w:sz w:val="20"/>
              </w:rPr>
              <w:t xml:space="preserve">Government and state </w:t>
            </w:r>
          </w:p>
        </w:tc>
        <w:tc>
          <w:tcPr>
            <w:tcW w:w="549" w:type="pct"/>
          </w:tcPr>
          <w:p w14:paraId="79C413AD"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41" w:type="pct"/>
          </w:tcPr>
          <w:p w14:paraId="7233D818"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60" w:type="pct"/>
          </w:tcPr>
          <w:p w14:paraId="49F6017C"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25" w:type="pct"/>
          </w:tcPr>
          <w:p w14:paraId="7DA3DA1E"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77" w:type="pct"/>
          </w:tcPr>
          <w:p w14:paraId="11F3BC91"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41" w:type="pct"/>
          </w:tcPr>
          <w:p w14:paraId="4E95D054"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604" w:type="pct"/>
          </w:tcPr>
          <w:p w14:paraId="6466158F"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41" w:type="pct"/>
          </w:tcPr>
          <w:p w14:paraId="3B55F022"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79" w:type="pct"/>
          </w:tcPr>
          <w:p w14:paraId="6AEA1261" w14:textId="77777777" w:rsidR="00C7658F" w:rsidRPr="00FB5BCB" w:rsidRDefault="00C7658F" w:rsidP="00C7658F">
            <w:pPr>
              <w:tabs>
                <w:tab w:val="decimal" w:pos="997"/>
              </w:tabs>
              <w:spacing w:line="240" w:lineRule="atLeast"/>
              <w:ind w:left="-110" w:right="-20"/>
              <w:rPr>
                <w:rFonts w:cs="Times New Roman"/>
                <w:color w:val="000000"/>
                <w:sz w:val="20"/>
              </w:rPr>
            </w:pPr>
          </w:p>
        </w:tc>
      </w:tr>
      <w:tr w:rsidR="00FB5BCB" w:rsidRPr="00FB5BCB" w14:paraId="10ACA320" w14:textId="77777777" w:rsidTr="00080F43">
        <w:tc>
          <w:tcPr>
            <w:tcW w:w="1583" w:type="pct"/>
          </w:tcPr>
          <w:p w14:paraId="366D4B7E" w14:textId="77777777" w:rsidR="00FB5BCB" w:rsidRPr="00AB5DFA" w:rsidRDefault="00FB5BCB" w:rsidP="00FB5BCB">
            <w:pPr>
              <w:spacing w:line="240" w:lineRule="atLeast"/>
              <w:ind w:left="166" w:right="-110" w:hanging="10"/>
              <w:rPr>
                <w:rFonts w:cs="Times New Roman"/>
                <w:sz w:val="20"/>
              </w:rPr>
            </w:pPr>
            <w:r w:rsidRPr="00AB5DFA">
              <w:rPr>
                <w:rFonts w:cs="Times New Roman"/>
                <w:sz w:val="20"/>
              </w:rPr>
              <w:t xml:space="preserve">   enterprise securities</w:t>
            </w:r>
          </w:p>
        </w:tc>
        <w:tc>
          <w:tcPr>
            <w:tcW w:w="549" w:type="pct"/>
          </w:tcPr>
          <w:p w14:paraId="19F5F3A6" w14:textId="6F664FE2" w:rsidR="00FB5BCB" w:rsidRPr="00AA6956" w:rsidRDefault="00FB5BCB" w:rsidP="00FB5BCB">
            <w:pPr>
              <w:tabs>
                <w:tab w:val="decimal" w:pos="997"/>
              </w:tabs>
              <w:spacing w:line="240" w:lineRule="atLeast"/>
              <w:ind w:left="-110" w:right="-20"/>
              <w:rPr>
                <w:rFonts w:cs="Times New Roman"/>
                <w:color w:val="000000"/>
                <w:sz w:val="20"/>
                <w:lang w:bidi="th-TH"/>
              </w:rPr>
            </w:pPr>
            <w:r w:rsidRPr="00AA6956">
              <w:rPr>
                <w:rFonts w:cs="Times New Roman"/>
                <w:color w:val="000000"/>
                <w:sz w:val="20"/>
              </w:rPr>
              <w:t>-</w:t>
            </w:r>
          </w:p>
        </w:tc>
        <w:tc>
          <w:tcPr>
            <w:tcW w:w="141" w:type="pct"/>
          </w:tcPr>
          <w:p w14:paraId="0B90D6BD"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60" w:type="pct"/>
          </w:tcPr>
          <w:p w14:paraId="4E8AC350" w14:textId="03AAA8C4"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2,737,860</w:t>
            </w:r>
          </w:p>
        </w:tc>
        <w:tc>
          <w:tcPr>
            <w:tcW w:w="125" w:type="pct"/>
          </w:tcPr>
          <w:p w14:paraId="3C73A5CF"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7" w:type="pct"/>
          </w:tcPr>
          <w:p w14:paraId="3BACD68F" w14:textId="6C3BB83F"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70AFF60D"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604" w:type="pct"/>
          </w:tcPr>
          <w:p w14:paraId="297F4337" w14:textId="1F03DCC3"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12425D70"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9" w:type="pct"/>
          </w:tcPr>
          <w:p w14:paraId="17075DF8" w14:textId="140EA957"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 xml:space="preserve"> 2,737,860 </w:t>
            </w:r>
          </w:p>
        </w:tc>
      </w:tr>
      <w:tr w:rsidR="00FB5BCB" w:rsidRPr="00FB5BCB" w14:paraId="483C2FE0" w14:textId="77777777" w:rsidTr="00080F43">
        <w:tc>
          <w:tcPr>
            <w:tcW w:w="1583" w:type="pct"/>
          </w:tcPr>
          <w:p w14:paraId="26E252F0" w14:textId="48057872" w:rsidR="00FB5BCB" w:rsidRPr="00AB5DFA" w:rsidRDefault="00FB5BCB" w:rsidP="00FB5BCB">
            <w:pPr>
              <w:spacing w:line="240" w:lineRule="atLeast"/>
              <w:ind w:left="166" w:right="-110" w:hanging="10"/>
              <w:rPr>
                <w:rFonts w:cs="Times New Roman"/>
                <w:sz w:val="20"/>
              </w:rPr>
            </w:pPr>
            <w:r>
              <w:rPr>
                <w:rFonts w:cstheme="minorBidi"/>
                <w:sz w:val="20"/>
                <w:lang w:val="en-US"/>
              </w:rPr>
              <w:t>Private debt securities</w:t>
            </w:r>
          </w:p>
        </w:tc>
        <w:tc>
          <w:tcPr>
            <w:tcW w:w="549" w:type="pct"/>
          </w:tcPr>
          <w:p w14:paraId="53949375" w14:textId="6AF0A98F" w:rsidR="00FB5BCB" w:rsidRPr="00AA6956" w:rsidRDefault="00FB5BCB" w:rsidP="00FB5BCB">
            <w:pPr>
              <w:tabs>
                <w:tab w:val="decimal" w:pos="997"/>
              </w:tabs>
              <w:spacing w:line="240" w:lineRule="atLeast"/>
              <w:ind w:left="-110" w:right="-20"/>
              <w:rPr>
                <w:rFonts w:cs="Times New Roman"/>
                <w:color w:val="000000"/>
                <w:sz w:val="20"/>
                <w:lang w:bidi="th-TH"/>
              </w:rPr>
            </w:pPr>
            <w:r w:rsidRPr="00AA6956">
              <w:rPr>
                <w:rFonts w:cs="Times New Roman"/>
                <w:color w:val="000000"/>
                <w:sz w:val="20"/>
              </w:rPr>
              <w:t>-</w:t>
            </w:r>
          </w:p>
        </w:tc>
        <w:tc>
          <w:tcPr>
            <w:tcW w:w="141" w:type="pct"/>
          </w:tcPr>
          <w:p w14:paraId="05E9DA48"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60" w:type="pct"/>
          </w:tcPr>
          <w:p w14:paraId="7767A969" w14:textId="26E6555F"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12,137</w:t>
            </w:r>
          </w:p>
        </w:tc>
        <w:tc>
          <w:tcPr>
            <w:tcW w:w="125" w:type="pct"/>
          </w:tcPr>
          <w:p w14:paraId="5EDB1642"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7" w:type="pct"/>
          </w:tcPr>
          <w:p w14:paraId="15F1B839" w14:textId="7856D153"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753518CD"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604" w:type="pct"/>
          </w:tcPr>
          <w:p w14:paraId="11057639" w14:textId="3E7D71A6"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19952507"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9" w:type="pct"/>
          </w:tcPr>
          <w:p w14:paraId="09BA397D" w14:textId="53467A00"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 xml:space="preserve"> 12,137 </w:t>
            </w:r>
          </w:p>
        </w:tc>
      </w:tr>
      <w:tr w:rsidR="00C7658F" w:rsidRPr="00FB5BCB" w14:paraId="0ED910B2" w14:textId="77777777" w:rsidTr="00080F43">
        <w:tc>
          <w:tcPr>
            <w:tcW w:w="1583" w:type="pct"/>
          </w:tcPr>
          <w:p w14:paraId="4636C618" w14:textId="77777777" w:rsidR="00C7658F" w:rsidRPr="00AB5DFA" w:rsidRDefault="00C7658F" w:rsidP="00C7658F">
            <w:pPr>
              <w:spacing w:line="240" w:lineRule="atLeast"/>
              <w:ind w:left="166" w:right="-110" w:hanging="10"/>
              <w:rPr>
                <w:rFonts w:cs="Times New Roman"/>
                <w:sz w:val="20"/>
              </w:rPr>
            </w:pPr>
            <w:r w:rsidRPr="00AB5DFA">
              <w:rPr>
                <w:rFonts w:cs="Times New Roman"/>
                <w:sz w:val="20"/>
              </w:rPr>
              <w:t xml:space="preserve">Domestic non-marketable </w:t>
            </w:r>
          </w:p>
        </w:tc>
        <w:tc>
          <w:tcPr>
            <w:tcW w:w="549" w:type="pct"/>
          </w:tcPr>
          <w:p w14:paraId="3E5A717E"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41" w:type="pct"/>
          </w:tcPr>
          <w:p w14:paraId="2EC0C265"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60" w:type="pct"/>
          </w:tcPr>
          <w:p w14:paraId="33EE6B71"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25" w:type="pct"/>
          </w:tcPr>
          <w:p w14:paraId="5C9CA438"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77" w:type="pct"/>
          </w:tcPr>
          <w:p w14:paraId="0054CDD7"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41" w:type="pct"/>
          </w:tcPr>
          <w:p w14:paraId="50696E3F"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604" w:type="pct"/>
          </w:tcPr>
          <w:p w14:paraId="77B7491E"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41" w:type="pct"/>
          </w:tcPr>
          <w:p w14:paraId="4D7CF125"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79" w:type="pct"/>
          </w:tcPr>
          <w:p w14:paraId="4D3BEBFC" w14:textId="77777777" w:rsidR="00C7658F" w:rsidRPr="00FB5BCB" w:rsidRDefault="00C7658F" w:rsidP="00C7658F">
            <w:pPr>
              <w:tabs>
                <w:tab w:val="decimal" w:pos="997"/>
              </w:tabs>
              <w:spacing w:line="240" w:lineRule="atLeast"/>
              <w:ind w:left="-110" w:right="-20"/>
              <w:rPr>
                <w:rFonts w:cs="Times New Roman"/>
                <w:color w:val="000000"/>
                <w:sz w:val="20"/>
              </w:rPr>
            </w:pPr>
          </w:p>
        </w:tc>
      </w:tr>
      <w:tr w:rsidR="00FB5BCB" w:rsidRPr="00FB5BCB" w14:paraId="6D2F4BA3" w14:textId="77777777" w:rsidTr="00080F43">
        <w:tc>
          <w:tcPr>
            <w:tcW w:w="1583" w:type="pct"/>
          </w:tcPr>
          <w:p w14:paraId="38623097" w14:textId="77777777" w:rsidR="00FB5BCB" w:rsidRPr="00AB5DFA" w:rsidRDefault="00FB5BCB" w:rsidP="00FB5BCB">
            <w:pPr>
              <w:spacing w:line="240" w:lineRule="atLeast"/>
              <w:ind w:left="166" w:right="-110" w:hanging="10"/>
              <w:rPr>
                <w:rFonts w:cs="Times New Roman"/>
                <w:sz w:val="20"/>
              </w:rPr>
            </w:pPr>
            <w:r w:rsidRPr="00AB5DFA">
              <w:rPr>
                <w:rFonts w:cs="Times New Roman"/>
                <w:sz w:val="20"/>
              </w:rPr>
              <w:t xml:space="preserve">   equity instruments</w:t>
            </w:r>
          </w:p>
        </w:tc>
        <w:tc>
          <w:tcPr>
            <w:tcW w:w="549" w:type="pct"/>
          </w:tcPr>
          <w:p w14:paraId="29EEE5FA" w14:textId="5C6B69C6"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4CF9687C"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60" w:type="pct"/>
          </w:tcPr>
          <w:p w14:paraId="172A2D86" w14:textId="1FC5C05A"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25" w:type="pct"/>
          </w:tcPr>
          <w:p w14:paraId="4821244D"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7" w:type="pct"/>
          </w:tcPr>
          <w:p w14:paraId="3A7A87C6" w14:textId="7EE30305"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2,483</w:t>
            </w:r>
          </w:p>
        </w:tc>
        <w:tc>
          <w:tcPr>
            <w:tcW w:w="141" w:type="pct"/>
          </w:tcPr>
          <w:p w14:paraId="09B77CB1"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604" w:type="pct"/>
          </w:tcPr>
          <w:p w14:paraId="5F3749E5" w14:textId="6DBC06AF"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671ACDDA"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9" w:type="pct"/>
          </w:tcPr>
          <w:p w14:paraId="0A58011C" w14:textId="160BBCE8"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 xml:space="preserve">2,483 </w:t>
            </w:r>
          </w:p>
        </w:tc>
      </w:tr>
      <w:tr w:rsidR="00C7658F" w:rsidRPr="00FB5BCB" w14:paraId="20171E5E" w14:textId="77777777" w:rsidTr="00080F43">
        <w:tc>
          <w:tcPr>
            <w:tcW w:w="1583" w:type="pct"/>
          </w:tcPr>
          <w:p w14:paraId="4A759C75" w14:textId="1458FBDF" w:rsidR="00C7658F" w:rsidRPr="00AB5DFA" w:rsidRDefault="00C7658F" w:rsidP="00C7658F">
            <w:pPr>
              <w:spacing w:line="240" w:lineRule="atLeast"/>
              <w:ind w:left="340" w:right="-110" w:hanging="358"/>
              <w:rPr>
                <w:rFonts w:cs="Times New Roman"/>
                <w:sz w:val="20"/>
              </w:rPr>
            </w:pPr>
            <w:r w:rsidRPr="00AB5DFA">
              <w:rPr>
                <w:rFonts w:cs="Times New Roman"/>
                <w:sz w:val="20"/>
              </w:rPr>
              <w:t xml:space="preserve">Loans to customers and </w:t>
            </w:r>
          </w:p>
        </w:tc>
        <w:tc>
          <w:tcPr>
            <w:tcW w:w="549" w:type="pct"/>
          </w:tcPr>
          <w:p w14:paraId="1D00123E"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41" w:type="pct"/>
          </w:tcPr>
          <w:p w14:paraId="26C890EB"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60" w:type="pct"/>
          </w:tcPr>
          <w:p w14:paraId="776C4A47"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25" w:type="pct"/>
          </w:tcPr>
          <w:p w14:paraId="106A8DDE"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77" w:type="pct"/>
          </w:tcPr>
          <w:p w14:paraId="62D12BBA"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41" w:type="pct"/>
          </w:tcPr>
          <w:p w14:paraId="0D87739D"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604" w:type="pct"/>
          </w:tcPr>
          <w:p w14:paraId="206AF6E0"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141" w:type="pct"/>
          </w:tcPr>
          <w:p w14:paraId="428DA2A0" w14:textId="77777777" w:rsidR="00C7658F" w:rsidRPr="00FB5BCB" w:rsidRDefault="00C7658F" w:rsidP="00C7658F">
            <w:pPr>
              <w:tabs>
                <w:tab w:val="decimal" w:pos="997"/>
              </w:tabs>
              <w:spacing w:line="240" w:lineRule="atLeast"/>
              <w:ind w:left="-110" w:right="-20"/>
              <w:rPr>
                <w:rFonts w:cs="Times New Roman"/>
                <w:color w:val="000000"/>
                <w:sz w:val="20"/>
              </w:rPr>
            </w:pPr>
          </w:p>
        </w:tc>
        <w:tc>
          <w:tcPr>
            <w:tcW w:w="579" w:type="pct"/>
          </w:tcPr>
          <w:p w14:paraId="4EA4B741" w14:textId="77777777" w:rsidR="00C7658F" w:rsidRPr="00FB5BCB" w:rsidRDefault="00C7658F" w:rsidP="00C7658F">
            <w:pPr>
              <w:tabs>
                <w:tab w:val="decimal" w:pos="997"/>
              </w:tabs>
              <w:spacing w:line="240" w:lineRule="atLeast"/>
              <w:ind w:left="-110" w:right="-20"/>
              <w:rPr>
                <w:rFonts w:cs="Times New Roman"/>
                <w:color w:val="000000"/>
                <w:sz w:val="20"/>
              </w:rPr>
            </w:pPr>
          </w:p>
        </w:tc>
      </w:tr>
      <w:tr w:rsidR="00FB5BCB" w:rsidRPr="00FB5BCB" w14:paraId="224D1B90" w14:textId="77777777" w:rsidTr="00080F43">
        <w:tc>
          <w:tcPr>
            <w:tcW w:w="1583" w:type="pct"/>
          </w:tcPr>
          <w:p w14:paraId="31F4C940" w14:textId="3E0FDCE1" w:rsidR="00FB5BCB" w:rsidRPr="00AB5DFA" w:rsidRDefault="00FB5BCB" w:rsidP="00FB5BCB">
            <w:pPr>
              <w:spacing w:line="240" w:lineRule="atLeast"/>
              <w:ind w:left="166" w:right="-110" w:hanging="10"/>
              <w:rPr>
                <w:rFonts w:cs="Times New Roman"/>
                <w:sz w:val="20"/>
              </w:rPr>
            </w:pPr>
            <w:r w:rsidRPr="00AB5DFA">
              <w:rPr>
                <w:rFonts w:cs="Times New Roman"/>
                <w:sz w:val="20"/>
              </w:rPr>
              <w:t xml:space="preserve">accrued interest receivables, net   </w:t>
            </w:r>
          </w:p>
        </w:tc>
        <w:tc>
          <w:tcPr>
            <w:tcW w:w="549" w:type="pct"/>
          </w:tcPr>
          <w:p w14:paraId="16D97292" w14:textId="407C524D"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2F0D081B"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60" w:type="pct"/>
          </w:tcPr>
          <w:p w14:paraId="21FCCF13" w14:textId="7C6E3A95"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25" w:type="pct"/>
          </w:tcPr>
          <w:p w14:paraId="7AA0C884"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7" w:type="pct"/>
          </w:tcPr>
          <w:p w14:paraId="05396E23" w14:textId="2BCA7026"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0742E3B3"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604" w:type="pct"/>
          </w:tcPr>
          <w:p w14:paraId="2C25F93C" w14:textId="71542980"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168,035,676</w:t>
            </w:r>
          </w:p>
        </w:tc>
        <w:tc>
          <w:tcPr>
            <w:tcW w:w="141" w:type="pct"/>
          </w:tcPr>
          <w:p w14:paraId="47D736E8"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9" w:type="pct"/>
          </w:tcPr>
          <w:p w14:paraId="26624065" w14:textId="20B6FCF4"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168,035,676</w:t>
            </w:r>
          </w:p>
        </w:tc>
      </w:tr>
      <w:tr w:rsidR="00FB5BCB" w:rsidRPr="00FB5BCB" w14:paraId="000E471D" w14:textId="77777777" w:rsidTr="00080F43">
        <w:tc>
          <w:tcPr>
            <w:tcW w:w="1583" w:type="pct"/>
          </w:tcPr>
          <w:p w14:paraId="032737FC" w14:textId="77777777" w:rsidR="00FB5BCB" w:rsidRPr="00AB5DFA" w:rsidRDefault="00FB5BCB" w:rsidP="00FB5BCB">
            <w:pPr>
              <w:spacing w:line="240" w:lineRule="atLeast"/>
              <w:ind w:left="340" w:right="-110" w:hanging="358"/>
              <w:rPr>
                <w:rFonts w:cs="Times New Roman"/>
                <w:sz w:val="20"/>
              </w:rPr>
            </w:pPr>
            <w:r w:rsidRPr="00AB5DFA">
              <w:rPr>
                <w:rFonts w:cs="Times New Roman"/>
                <w:sz w:val="20"/>
              </w:rPr>
              <w:t>Other financial assets, net</w:t>
            </w:r>
          </w:p>
        </w:tc>
        <w:tc>
          <w:tcPr>
            <w:tcW w:w="549" w:type="pct"/>
            <w:tcBorders>
              <w:bottom w:val="single" w:sz="4" w:space="0" w:color="auto"/>
            </w:tcBorders>
          </w:tcPr>
          <w:p w14:paraId="129B7BC4" w14:textId="31BC819B"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71E7D10A"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654B5E5F" w14:textId="27C4E2D7"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25" w:type="pct"/>
          </w:tcPr>
          <w:p w14:paraId="17705887"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4C00E9BD" w14:textId="473F092D"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5A13E86D"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48C88599" w14:textId="36870521"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1,436,746</w:t>
            </w:r>
          </w:p>
        </w:tc>
        <w:tc>
          <w:tcPr>
            <w:tcW w:w="141" w:type="pct"/>
          </w:tcPr>
          <w:p w14:paraId="4FBA1CEB"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31F43126" w14:textId="7D2BD8D1"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1,436,746</w:t>
            </w:r>
          </w:p>
        </w:tc>
      </w:tr>
      <w:tr w:rsidR="00FB5BCB" w:rsidRPr="00FB5BCB" w14:paraId="7CD61D3C" w14:textId="77777777" w:rsidTr="00080F43">
        <w:tc>
          <w:tcPr>
            <w:tcW w:w="1583" w:type="pct"/>
          </w:tcPr>
          <w:p w14:paraId="3ECAE1E0" w14:textId="77777777" w:rsidR="00FB5BCB" w:rsidRPr="00AB5DFA" w:rsidRDefault="00FB5BCB" w:rsidP="00FB5BCB">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08482D04" w14:textId="2AE2C93F" w:rsidR="00FB5BCB" w:rsidRPr="00FB5BCB" w:rsidRDefault="00FB5BCB" w:rsidP="00FB5BCB">
            <w:pPr>
              <w:tabs>
                <w:tab w:val="decimal" w:pos="997"/>
              </w:tabs>
              <w:spacing w:line="240" w:lineRule="atLeast"/>
              <w:ind w:left="-110" w:right="-20"/>
              <w:rPr>
                <w:rFonts w:cs="Times New Roman"/>
                <w:b/>
                <w:bCs/>
                <w:color w:val="000000"/>
                <w:sz w:val="20"/>
              </w:rPr>
            </w:pPr>
            <w:r w:rsidRPr="00AA6956">
              <w:rPr>
                <w:rFonts w:cs="Times New Roman"/>
                <w:b/>
                <w:bCs/>
                <w:color w:val="000000"/>
                <w:sz w:val="20"/>
              </w:rPr>
              <w:t>20,457</w:t>
            </w:r>
          </w:p>
        </w:tc>
        <w:tc>
          <w:tcPr>
            <w:tcW w:w="141" w:type="pct"/>
          </w:tcPr>
          <w:p w14:paraId="53F39D03" w14:textId="77777777" w:rsidR="00FB5BCB" w:rsidRPr="00FB5BCB" w:rsidRDefault="00FB5BCB" w:rsidP="00FB5BCB">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43DB5C86" w14:textId="0F168922" w:rsidR="00FB5BCB" w:rsidRPr="00FB5BCB" w:rsidRDefault="00FB5BCB" w:rsidP="00FB5BCB">
            <w:pPr>
              <w:tabs>
                <w:tab w:val="decimal" w:pos="997"/>
              </w:tabs>
              <w:spacing w:line="240" w:lineRule="atLeast"/>
              <w:ind w:left="-110" w:right="-20"/>
              <w:rPr>
                <w:rFonts w:cs="Times New Roman"/>
                <w:b/>
                <w:bCs/>
                <w:color w:val="000000"/>
                <w:sz w:val="20"/>
              </w:rPr>
            </w:pPr>
            <w:r w:rsidRPr="00AA6956">
              <w:rPr>
                <w:rFonts w:cs="Times New Roman"/>
                <w:b/>
                <w:bCs/>
                <w:color w:val="000000"/>
                <w:sz w:val="20"/>
              </w:rPr>
              <w:t>2,749,997</w:t>
            </w:r>
          </w:p>
        </w:tc>
        <w:tc>
          <w:tcPr>
            <w:tcW w:w="125" w:type="pct"/>
          </w:tcPr>
          <w:p w14:paraId="517951C0" w14:textId="77777777" w:rsidR="00FB5BCB" w:rsidRPr="00FB5BCB" w:rsidRDefault="00FB5BCB" w:rsidP="00FB5BCB">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3642211F" w14:textId="4271530D" w:rsidR="00FB5BCB" w:rsidRPr="00FB5BCB" w:rsidRDefault="00FB5BCB" w:rsidP="00FB5BCB">
            <w:pPr>
              <w:tabs>
                <w:tab w:val="decimal" w:pos="997"/>
              </w:tabs>
              <w:spacing w:line="240" w:lineRule="atLeast"/>
              <w:ind w:left="-110" w:right="-20"/>
              <w:rPr>
                <w:rFonts w:cs="Times New Roman"/>
                <w:b/>
                <w:bCs/>
                <w:color w:val="000000"/>
                <w:sz w:val="20"/>
              </w:rPr>
            </w:pPr>
            <w:r w:rsidRPr="00AA6956">
              <w:rPr>
                <w:rFonts w:cs="Times New Roman"/>
                <w:b/>
                <w:bCs/>
                <w:color w:val="000000"/>
                <w:sz w:val="20"/>
              </w:rPr>
              <w:t>2,483</w:t>
            </w:r>
          </w:p>
        </w:tc>
        <w:tc>
          <w:tcPr>
            <w:tcW w:w="141" w:type="pct"/>
          </w:tcPr>
          <w:p w14:paraId="21FD6B18" w14:textId="77777777" w:rsidR="00FB5BCB" w:rsidRPr="00FB5BCB" w:rsidRDefault="00FB5BCB" w:rsidP="00FB5BCB">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1202407A" w14:textId="3994F1A5" w:rsidR="00FB5BCB" w:rsidRPr="00AA6956" w:rsidRDefault="00FB5BCB" w:rsidP="00FB5BCB">
            <w:pPr>
              <w:tabs>
                <w:tab w:val="decimal" w:pos="997"/>
              </w:tabs>
              <w:spacing w:line="240" w:lineRule="atLeast"/>
              <w:ind w:left="-110" w:right="-20"/>
              <w:rPr>
                <w:rFonts w:cs="Times New Roman"/>
                <w:b/>
                <w:bCs/>
                <w:color w:val="000000"/>
                <w:sz w:val="20"/>
                <w:lang w:bidi="th-TH"/>
              </w:rPr>
            </w:pPr>
            <w:r w:rsidRPr="00AA6956">
              <w:rPr>
                <w:rFonts w:cs="Times New Roman"/>
                <w:b/>
                <w:bCs/>
                <w:color w:val="000000"/>
                <w:sz w:val="20"/>
              </w:rPr>
              <w:t>185,508,133</w:t>
            </w:r>
          </w:p>
        </w:tc>
        <w:tc>
          <w:tcPr>
            <w:tcW w:w="141" w:type="pct"/>
          </w:tcPr>
          <w:p w14:paraId="7B704A1B" w14:textId="77777777" w:rsidR="00FB5BCB" w:rsidRPr="00FB5BCB" w:rsidRDefault="00FB5BCB" w:rsidP="00FB5BCB">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1DD7DA15" w14:textId="3A2B5FA9" w:rsidR="00FB5BCB" w:rsidRPr="00FB5BCB" w:rsidRDefault="00FB5BCB" w:rsidP="00FB5BCB">
            <w:pPr>
              <w:tabs>
                <w:tab w:val="decimal" w:pos="997"/>
              </w:tabs>
              <w:spacing w:line="240" w:lineRule="atLeast"/>
              <w:ind w:left="-110" w:right="-20"/>
              <w:rPr>
                <w:rFonts w:cs="Times New Roman"/>
                <w:b/>
                <w:bCs/>
                <w:color w:val="000000"/>
                <w:sz w:val="20"/>
              </w:rPr>
            </w:pPr>
            <w:r w:rsidRPr="00AA6956">
              <w:rPr>
                <w:rFonts w:cs="Times New Roman"/>
                <w:b/>
                <w:bCs/>
                <w:color w:val="000000"/>
                <w:sz w:val="20"/>
              </w:rPr>
              <w:t xml:space="preserve">188,281,070 </w:t>
            </w:r>
          </w:p>
        </w:tc>
      </w:tr>
      <w:tr w:rsidR="00C7658F" w:rsidRPr="00AB5DFA" w14:paraId="6F3D1B88" w14:textId="77777777" w:rsidTr="00080F43">
        <w:tc>
          <w:tcPr>
            <w:tcW w:w="1583" w:type="pct"/>
          </w:tcPr>
          <w:p w14:paraId="3D2C7D2F" w14:textId="77777777" w:rsidR="00C7658F" w:rsidRPr="00AB5DFA" w:rsidRDefault="00C7658F" w:rsidP="00C7658F">
            <w:pPr>
              <w:ind w:left="340" w:right="-110" w:hanging="358"/>
              <w:rPr>
                <w:rFonts w:cs="Times New Roman"/>
                <w:sz w:val="20"/>
              </w:rPr>
            </w:pPr>
          </w:p>
        </w:tc>
        <w:tc>
          <w:tcPr>
            <w:tcW w:w="549" w:type="pct"/>
            <w:tcBorders>
              <w:top w:val="double" w:sz="4" w:space="0" w:color="auto"/>
            </w:tcBorders>
          </w:tcPr>
          <w:p w14:paraId="6ECB4D9C" w14:textId="77777777" w:rsidR="00C7658F" w:rsidRPr="00AB5DFA" w:rsidRDefault="00C7658F" w:rsidP="00C7658F">
            <w:pPr>
              <w:tabs>
                <w:tab w:val="decimal" w:pos="997"/>
              </w:tabs>
              <w:ind w:left="-110" w:right="-20"/>
              <w:rPr>
                <w:rFonts w:cs="Times New Roman"/>
                <w:sz w:val="20"/>
              </w:rPr>
            </w:pPr>
          </w:p>
        </w:tc>
        <w:tc>
          <w:tcPr>
            <w:tcW w:w="141" w:type="pct"/>
          </w:tcPr>
          <w:p w14:paraId="086D5C33" w14:textId="77777777" w:rsidR="00C7658F" w:rsidRPr="00AB5DFA" w:rsidRDefault="00C7658F" w:rsidP="00C7658F">
            <w:pPr>
              <w:tabs>
                <w:tab w:val="decimal" w:pos="997"/>
              </w:tabs>
              <w:ind w:left="-110" w:right="-20"/>
              <w:rPr>
                <w:rFonts w:cs="Times New Roman"/>
                <w:sz w:val="20"/>
              </w:rPr>
            </w:pPr>
          </w:p>
        </w:tc>
        <w:tc>
          <w:tcPr>
            <w:tcW w:w="560" w:type="pct"/>
            <w:tcBorders>
              <w:top w:val="double" w:sz="4" w:space="0" w:color="auto"/>
            </w:tcBorders>
          </w:tcPr>
          <w:p w14:paraId="6676D430" w14:textId="77777777" w:rsidR="00C7658F" w:rsidRPr="00AB5DFA" w:rsidRDefault="00C7658F" w:rsidP="00C7658F">
            <w:pPr>
              <w:tabs>
                <w:tab w:val="decimal" w:pos="997"/>
              </w:tabs>
              <w:ind w:left="-110" w:right="-20"/>
              <w:rPr>
                <w:rFonts w:cs="Times New Roman"/>
                <w:sz w:val="20"/>
              </w:rPr>
            </w:pPr>
          </w:p>
        </w:tc>
        <w:tc>
          <w:tcPr>
            <w:tcW w:w="125" w:type="pct"/>
          </w:tcPr>
          <w:p w14:paraId="77B71019" w14:textId="77777777" w:rsidR="00C7658F" w:rsidRPr="00AB5DFA" w:rsidRDefault="00C7658F" w:rsidP="00C7658F">
            <w:pPr>
              <w:tabs>
                <w:tab w:val="decimal" w:pos="997"/>
              </w:tabs>
              <w:ind w:left="-110" w:right="-20"/>
              <w:rPr>
                <w:rFonts w:cs="Times New Roman"/>
                <w:sz w:val="20"/>
              </w:rPr>
            </w:pPr>
          </w:p>
        </w:tc>
        <w:tc>
          <w:tcPr>
            <w:tcW w:w="577" w:type="pct"/>
            <w:tcBorders>
              <w:top w:val="double" w:sz="4" w:space="0" w:color="auto"/>
            </w:tcBorders>
          </w:tcPr>
          <w:p w14:paraId="44F1870B" w14:textId="77777777" w:rsidR="00C7658F" w:rsidRPr="00AB5DFA" w:rsidRDefault="00C7658F" w:rsidP="00C7658F">
            <w:pPr>
              <w:tabs>
                <w:tab w:val="decimal" w:pos="997"/>
              </w:tabs>
              <w:ind w:left="-110" w:right="-20"/>
              <w:rPr>
                <w:rFonts w:cs="Times New Roman"/>
                <w:sz w:val="20"/>
              </w:rPr>
            </w:pPr>
          </w:p>
        </w:tc>
        <w:tc>
          <w:tcPr>
            <w:tcW w:w="141" w:type="pct"/>
          </w:tcPr>
          <w:p w14:paraId="00D6837F" w14:textId="77777777" w:rsidR="00C7658F" w:rsidRPr="00AB5DFA" w:rsidRDefault="00C7658F" w:rsidP="00C7658F">
            <w:pPr>
              <w:tabs>
                <w:tab w:val="decimal" w:pos="997"/>
              </w:tabs>
              <w:ind w:left="-110" w:right="-20"/>
              <w:rPr>
                <w:rFonts w:cs="Times New Roman"/>
                <w:sz w:val="20"/>
              </w:rPr>
            </w:pPr>
          </w:p>
        </w:tc>
        <w:tc>
          <w:tcPr>
            <w:tcW w:w="604" w:type="pct"/>
            <w:tcBorders>
              <w:top w:val="double" w:sz="4" w:space="0" w:color="auto"/>
            </w:tcBorders>
          </w:tcPr>
          <w:p w14:paraId="407F5217" w14:textId="77777777" w:rsidR="00C7658F" w:rsidRPr="00AB5DFA" w:rsidRDefault="00C7658F" w:rsidP="00C7658F">
            <w:pPr>
              <w:tabs>
                <w:tab w:val="decimal" w:pos="997"/>
              </w:tabs>
              <w:ind w:left="-110" w:right="-20"/>
              <w:rPr>
                <w:rFonts w:cs="Times New Roman"/>
                <w:sz w:val="20"/>
              </w:rPr>
            </w:pPr>
          </w:p>
        </w:tc>
        <w:tc>
          <w:tcPr>
            <w:tcW w:w="141" w:type="pct"/>
          </w:tcPr>
          <w:p w14:paraId="6F7D039C" w14:textId="77777777" w:rsidR="00C7658F" w:rsidRPr="00AB5DFA" w:rsidRDefault="00C7658F" w:rsidP="00C7658F">
            <w:pPr>
              <w:tabs>
                <w:tab w:val="decimal" w:pos="997"/>
              </w:tabs>
              <w:ind w:left="-110" w:right="-20"/>
              <w:rPr>
                <w:rFonts w:cs="Times New Roman"/>
                <w:sz w:val="20"/>
              </w:rPr>
            </w:pPr>
          </w:p>
        </w:tc>
        <w:tc>
          <w:tcPr>
            <w:tcW w:w="579" w:type="pct"/>
            <w:tcBorders>
              <w:top w:val="double" w:sz="4" w:space="0" w:color="auto"/>
            </w:tcBorders>
          </w:tcPr>
          <w:p w14:paraId="2A007960" w14:textId="77777777" w:rsidR="00C7658F" w:rsidRPr="00AB5DFA" w:rsidRDefault="00C7658F" w:rsidP="00C7658F">
            <w:pPr>
              <w:tabs>
                <w:tab w:val="decimal" w:pos="997"/>
              </w:tabs>
              <w:ind w:left="-110" w:right="-20"/>
              <w:rPr>
                <w:rFonts w:cs="Times New Roman"/>
                <w:sz w:val="20"/>
              </w:rPr>
            </w:pPr>
          </w:p>
        </w:tc>
      </w:tr>
      <w:tr w:rsidR="00C7658F" w:rsidRPr="00AB5DFA" w14:paraId="2DADBAD7" w14:textId="77777777" w:rsidTr="00080F43">
        <w:tc>
          <w:tcPr>
            <w:tcW w:w="1583" w:type="pct"/>
          </w:tcPr>
          <w:p w14:paraId="16563170" w14:textId="77777777" w:rsidR="00C7658F" w:rsidRPr="00AB5DFA" w:rsidRDefault="00C7658F" w:rsidP="00C7658F">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49" w:type="pct"/>
          </w:tcPr>
          <w:p w14:paraId="03B34113" w14:textId="77777777" w:rsidR="00C7658F" w:rsidRPr="00AB5DFA" w:rsidRDefault="00C7658F" w:rsidP="00C7658F">
            <w:pPr>
              <w:tabs>
                <w:tab w:val="decimal" w:pos="997"/>
              </w:tabs>
              <w:spacing w:line="240" w:lineRule="atLeast"/>
              <w:ind w:left="-110" w:right="-20"/>
              <w:rPr>
                <w:rFonts w:cs="Times New Roman"/>
                <w:sz w:val="20"/>
              </w:rPr>
            </w:pPr>
          </w:p>
        </w:tc>
        <w:tc>
          <w:tcPr>
            <w:tcW w:w="141" w:type="pct"/>
          </w:tcPr>
          <w:p w14:paraId="0ED42FE6" w14:textId="77777777" w:rsidR="00C7658F" w:rsidRPr="00AB5DFA" w:rsidRDefault="00C7658F" w:rsidP="00C7658F">
            <w:pPr>
              <w:tabs>
                <w:tab w:val="decimal" w:pos="997"/>
              </w:tabs>
              <w:spacing w:line="240" w:lineRule="atLeast"/>
              <w:ind w:left="-110" w:right="-20"/>
              <w:rPr>
                <w:rFonts w:cs="Times New Roman"/>
                <w:sz w:val="20"/>
              </w:rPr>
            </w:pPr>
          </w:p>
        </w:tc>
        <w:tc>
          <w:tcPr>
            <w:tcW w:w="560" w:type="pct"/>
          </w:tcPr>
          <w:p w14:paraId="7D3E54A8" w14:textId="77777777" w:rsidR="00C7658F" w:rsidRPr="00AB5DFA" w:rsidRDefault="00C7658F" w:rsidP="00C7658F">
            <w:pPr>
              <w:tabs>
                <w:tab w:val="decimal" w:pos="997"/>
              </w:tabs>
              <w:spacing w:line="240" w:lineRule="atLeast"/>
              <w:ind w:left="-110" w:right="-20"/>
              <w:rPr>
                <w:rFonts w:cs="Times New Roman"/>
                <w:sz w:val="20"/>
              </w:rPr>
            </w:pPr>
          </w:p>
        </w:tc>
        <w:tc>
          <w:tcPr>
            <w:tcW w:w="125" w:type="pct"/>
          </w:tcPr>
          <w:p w14:paraId="5B42A385" w14:textId="77777777" w:rsidR="00C7658F" w:rsidRPr="00AB5DFA" w:rsidRDefault="00C7658F" w:rsidP="00C7658F">
            <w:pPr>
              <w:tabs>
                <w:tab w:val="decimal" w:pos="997"/>
              </w:tabs>
              <w:spacing w:line="240" w:lineRule="atLeast"/>
              <w:ind w:left="-110" w:right="-20"/>
              <w:rPr>
                <w:rFonts w:cs="Times New Roman"/>
                <w:sz w:val="20"/>
              </w:rPr>
            </w:pPr>
          </w:p>
        </w:tc>
        <w:tc>
          <w:tcPr>
            <w:tcW w:w="577" w:type="pct"/>
          </w:tcPr>
          <w:p w14:paraId="26881423" w14:textId="77777777" w:rsidR="00C7658F" w:rsidRPr="00AB5DFA" w:rsidRDefault="00C7658F" w:rsidP="00C7658F">
            <w:pPr>
              <w:tabs>
                <w:tab w:val="decimal" w:pos="997"/>
              </w:tabs>
              <w:spacing w:line="240" w:lineRule="atLeast"/>
              <w:ind w:left="-110" w:right="-20"/>
              <w:rPr>
                <w:rFonts w:cs="Times New Roman"/>
                <w:sz w:val="20"/>
              </w:rPr>
            </w:pPr>
          </w:p>
        </w:tc>
        <w:tc>
          <w:tcPr>
            <w:tcW w:w="141" w:type="pct"/>
          </w:tcPr>
          <w:p w14:paraId="4D794EFE" w14:textId="77777777" w:rsidR="00C7658F" w:rsidRPr="00AB5DFA" w:rsidRDefault="00C7658F" w:rsidP="00C7658F">
            <w:pPr>
              <w:tabs>
                <w:tab w:val="decimal" w:pos="997"/>
              </w:tabs>
              <w:spacing w:line="240" w:lineRule="atLeast"/>
              <w:ind w:left="-110" w:right="-20"/>
              <w:rPr>
                <w:rFonts w:cs="Times New Roman"/>
                <w:sz w:val="20"/>
              </w:rPr>
            </w:pPr>
          </w:p>
        </w:tc>
        <w:tc>
          <w:tcPr>
            <w:tcW w:w="604" w:type="pct"/>
          </w:tcPr>
          <w:p w14:paraId="41D83CAA" w14:textId="77777777" w:rsidR="00C7658F" w:rsidRPr="00AB5DFA" w:rsidRDefault="00C7658F" w:rsidP="00C7658F">
            <w:pPr>
              <w:tabs>
                <w:tab w:val="decimal" w:pos="997"/>
              </w:tabs>
              <w:spacing w:line="240" w:lineRule="atLeast"/>
              <w:ind w:left="-110" w:right="-20"/>
              <w:rPr>
                <w:rFonts w:cs="Times New Roman"/>
                <w:sz w:val="20"/>
              </w:rPr>
            </w:pPr>
          </w:p>
        </w:tc>
        <w:tc>
          <w:tcPr>
            <w:tcW w:w="141" w:type="pct"/>
          </w:tcPr>
          <w:p w14:paraId="1F9C3029" w14:textId="77777777" w:rsidR="00C7658F" w:rsidRPr="00AB5DFA" w:rsidRDefault="00C7658F" w:rsidP="00C7658F">
            <w:pPr>
              <w:tabs>
                <w:tab w:val="decimal" w:pos="997"/>
              </w:tabs>
              <w:spacing w:line="240" w:lineRule="atLeast"/>
              <w:ind w:left="-110" w:right="-20"/>
              <w:rPr>
                <w:rFonts w:cs="Times New Roman"/>
                <w:sz w:val="20"/>
              </w:rPr>
            </w:pPr>
          </w:p>
        </w:tc>
        <w:tc>
          <w:tcPr>
            <w:tcW w:w="579" w:type="pct"/>
          </w:tcPr>
          <w:p w14:paraId="45F045AC" w14:textId="77777777" w:rsidR="00C7658F" w:rsidRPr="00AB5DFA" w:rsidRDefault="00C7658F" w:rsidP="00C7658F">
            <w:pPr>
              <w:tabs>
                <w:tab w:val="decimal" w:pos="997"/>
              </w:tabs>
              <w:spacing w:line="240" w:lineRule="atLeast"/>
              <w:ind w:left="-110" w:right="-20"/>
              <w:rPr>
                <w:rFonts w:cs="Times New Roman"/>
                <w:sz w:val="20"/>
              </w:rPr>
            </w:pPr>
          </w:p>
        </w:tc>
      </w:tr>
      <w:tr w:rsidR="00FB5BCB" w:rsidRPr="00AB5DFA" w14:paraId="124D6497" w14:textId="77777777" w:rsidTr="00080F43">
        <w:tc>
          <w:tcPr>
            <w:tcW w:w="1583" w:type="pct"/>
          </w:tcPr>
          <w:p w14:paraId="7CE59E65" w14:textId="77777777" w:rsidR="00FB5BCB" w:rsidRPr="00AB5DFA" w:rsidRDefault="00FB5BCB" w:rsidP="00FB5BCB">
            <w:pPr>
              <w:spacing w:line="240" w:lineRule="atLeast"/>
              <w:ind w:left="340" w:right="-110" w:hanging="358"/>
              <w:rPr>
                <w:rFonts w:cs="Times New Roman"/>
                <w:sz w:val="20"/>
              </w:rPr>
            </w:pPr>
            <w:r w:rsidRPr="00AB5DFA">
              <w:rPr>
                <w:rFonts w:cs="Times New Roman"/>
                <w:sz w:val="20"/>
              </w:rPr>
              <w:t>Deposits</w:t>
            </w:r>
          </w:p>
        </w:tc>
        <w:tc>
          <w:tcPr>
            <w:tcW w:w="549" w:type="pct"/>
          </w:tcPr>
          <w:p w14:paraId="0FFA9629" w14:textId="769B156D" w:rsidR="00FB5BCB" w:rsidRPr="00FB5BCB" w:rsidRDefault="00FB5BCB" w:rsidP="00FB5BCB">
            <w:pPr>
              <w:tabs>
                <w:tab w:val="decimal" w:pos="997"/>
              </w:tabs>
              <w:spacing w:line="240" w:lineRule="atLeast"/>
              <w:ind w:right="-20"/>
              <w:rPr>
                <w:rFonts w:cs="Times New Roman"/>
                <w:color w:val="000000"/>
                <w:sz w:val="20"/>
              </w:rPr>
            </w:pPr>
            <w:r w:rsidRPr="00AA6956">
              <w:rPr>
                <w:rFonts w:cs="Times New Roman"/>
                <w:color w:val="000000"/>
                <w:sz w:val="20"/>
              </w:rPr>
              <w:t>-</w:t>
            </w:r>
          </w:p>
        </w:tc>
        <w:tc>
          <w:tcPr>
            <w:tcW w:w="141" w:type="pct"/>
          </w:tcPr>
          <w:p w14:paraId="1B5F53FA"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60" w:type="pct"/>
          </w:tcPr>
          <w:p w14:paraId="33255053" w14:textId="3691DD40"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25" w:type="pct"/>
          </w:tcPr>
          <w:p w14:paraId="398743F7"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7" w:type="pct"/>
          </w:tcPr>
          <w:p w14:paraId="15471CF8" w14:textId="14E1B466"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642F1F72"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604" w:type="pct"/>
          </w:tcPr>
          <w:p w14:paraId="7ED651F2" w14:textId="169CE7BA"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140,896,133</w:t>
            </w:r>
          </w:p>
        </w:tc>
        <w:tc>
          <w:tcPr>
            <w:tcW w:w="141" w:type="pct"/>
          </w:tcPr>
          <w:p w14:paraId="7F12A294"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9" w:type="pct"/>
          </w:tcPr>
          <w:p w14:paraId="08F3F6BD" w14:textId="3B37253D"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140,896,133</w:t>
            </w:r>
          </w:p>
        </w:tc>
      </w:tr>
      <w:tr w:rsidR="00FB5BCB" w:rsidRPr="00AB5DFA" w14:paraId="4C5E1D50" w14:textId="77777777" w:rsidTr="00080F43">
        <w:tc>
          <w:tcPr>
            <w:tcW w:w="1583" w:type="pct"/>
          </w:tcPr>
          <w:p w14:paraId="3E18A39C" w14:textId="77777777" w:rsidR="00FB5BCB" w:rsidRPr="00AB5DFA" w:rsidRDefault="00FB5BCB" w:rsidP="00FB5BCB">
            <w:pPr>
              <w:spacing w:line="240" w:lineRule="atLeast"/>
              <w:ind w:left="340" w:right="-110" w:hanging="358"/>
              <w:rPr>
                <w:rFonts w:cs="Times New Roman"/>
                <w:sz w:val="20"/>
              </w:rPr>
            </w:pPr>
            <w:r w:rsidRPr="00AB5DFA">
              <w:rPr>
                <w:rFonts w:cs="Times New Roman"/>
                <w:sz w:val="20"/>
              </w:rPr>
              <w:t>Interbank and money market items</w:t>
            </w:r>
          </w:p>
        </w:tc>
        <w:tc>
          <w:tcPr>
            <w:tcW w:w="549" w:type="pct"/>
          </w:tcPr>
          <w:p w14:paraId="52497EB3" w14:textId="124506A4"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688E6980"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60" w:type="pct"/>
          </w:tcPr>
          <w:p w14:paraId="3A72307D" w14:textId="7D1C8C6E"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25" w:type="pct"/>
          </w:tcPr>
          <w:p w14:paraId="49BAEED8"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7" w:type="pct"/>
          </w:tcPr>
          <w:p w14:paraId="2369C098" w14:textId="4B444368"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2B0E3ED1"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604" w:type="pct"/>
          </w:tcPr>
          <w:p w14:paraId="5C8CA939" w14:textId="2582E497"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19,328,827</w:t>
            </w:r>
          </w:p>
        </w:tc>
        <w:tc>
          <w:tcPr>
            <w:tcW w:w="141" w:type="pct"/>
          </w:tcPr>
          <w:p w14:paraId="1B44CC9F"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9" w:type="pct"/>
          </w:tcPr>
          <w:p w14:paraId="396AAC3B" w14:textId="5AD42E3C"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19,328,827</w:t>
            </w:r>
          </w:p>
        </w:tc>
      </w:tr>
      <w:tr w:rsidR="00FB5BCB" w:rsidRPr="00AB5DFA" w14:paraId="3DF147E4" w14:textId="77777777" w:rsidTr="00080F43">
        <w:tc>
          <w:tcPr>
            <w:tcW w:w="1583" w:type="pct"/>
          </w:tcPr>
          <w:p w14:paraId="519763A6" w14:textId="77777777" w:rsidR="00FB5BCB" w:rsidRPr="00AB5DFA" w:rsidRDefault="00FB5BCB" w:rsidP="00FB5BCB">
            <w:pPr>
              <w:spacing w:line="240" w:lineRule="atLeast"/>
              <w:ind w:left="340" w:right="-110" w:hanging="358"/>
              <w:rPr>
                <w:rFonts w:cs="Times New Roman"/>
                <w:sz w:val="20"/>
              </w:rPr>
            </w:pPr>
            <w:r w:rsidRPr="00AB5DFA">
              <w:rPr>
                <w:rFonts w:cs="Times New Roman"/>
                <w:sz w:val="20"/>
              </w:rPr>
              <w:t>Liabilities payable on demand</w:t>
            </w:r>
          </w:p>
        </w:tc>
        <w:tc>
          <w:tcPr>
            <w:tcW w:w="549" w:type="pct"/>
          </w:tcPr>
          <w:p w14:paraId="37D6AC20" w14:textId="20FBD00A"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419612C7"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60" w:type="pct"/>
          </w:tcPr>
          <w:p w14:paraId="355B3D40" w14:textId="7768C62D"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25" w:type="pct"/>
          </w:tcPr>
          <w:p w14:paraId="08499BBE"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7" w:type="pct"/>
          </w:tcPr>
          <w:p w14:paraId="0AE87330" w14:textId="0987B58C" w:rsidR="00FB5BCB" w:rsidRPr="00FB5BCB" w:rsidRDefault="00FB5BCB" w:rsidP="00FB5BCB">
            <w:pPr>
              <w:tabs>
                <w:tab w:val="decimal" w:pos="909"/>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12979D88"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604" w:type="pct"/>
          </w:tcPr>
          <w:p w14:paraId="5D831A82" w14:textId="362D5A59"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sz w:val="20"/>
                <w:cs/>
                <w:lang w:val="th-TH" w:bidi="th-TH"/>
              </w:rPr>
              <w:t xml:space="preserve"> 246</w:t>
            </w:r>
            <w:r w:rsidRPr="00AA6956">
              <w:rPr>
                <w:rFonts w:cs="Times New Roman"/>
                <w:sz w:val="20"/>
                <w:lang w:val="th-TH"/>
              </w:rPr>
              <w:t>,</w:t>
            </w:r>
            <w:r w:rsidRPr="00AA6956">
              <w:rPr>
                <w:rFonts w:cs="Times New Roman"/>
                <w:sz w:val="20"/>
                <w:cs/>
                <w:lang w:val="th-TH" w:bidi="th-TH"/>
              </w:rPr>
              <w:t xml:space="preserve">756 </w:t>
            </w:r>
          </w:p>
        </w:tc>
        <w:tc>
          <w:tcPr>
            <w:tcW w:w="141" w:type="pct"/>
          </w:tcPr>
          <w:p w14:paraId="099CDE99"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9" w:type="pct"/>
          </w:tcPr>
          <w:p w14:paraId="6214403D" w14:textId="492E85AB"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sz w:val="20"/>
                <w:cs/>
                <w:lang w:val="th-TH" w:bidi="th-TH"/>
              </w:rPr>
              <w:t xml:space="preserve"> 246</w:t>
            </w:r>
            <w:r w:rsidRPr="00AA6956">
              <w:rPr>
                <w:rFonts w:cs="Times New Roman"/>
                <w:sz w:val="20"/>
                <w:lang w:val="th-TH"/>
              </w:rPr>
              <w:t>,</w:t>
            </w:r>
            <w:r w:rsidRPr="00AA6956">
              <w:rPr>
                <w:rFonts w:cs="Times New Roman"/>
                <w:sz w:val="20"/>
                <w:cs/>
                <w:lang w:val="th-TH" w:bidi="th-TH"/>
              </w:rPr>
              <w:t xml:space="preserve">756 </w:t>
            </w:r>
          </w:p>
        </w:tc>
      </w:tr>
      <w:tr w:rsidR="00FB5BCB" w:rsidRPr="00AB5DFA" w14:paraId="4A369C19" w14:textId="77777777" w:rsidTr="00080F43">
        <w:tc>
          <w:tcPr>
            <w:tcW w:w="1583" w:type="pct"/>
          </w:tcPr>
          <w:p w14:paraId="206181B1" w14:textId="2F47BAC3" w:rsidR="00FB5BCB" w:rsidRPr="00AB5DFA" w:rsidRDefault="00FB5BCB" w:rsidP="00FB5BCB">
            <w:pPr>
              <w:spacing w:line="240" w:lineRule="atLeast"/>
              <w:ind w:left="340" w:right="-110" w:hanging="358"/>
              <w:rPr>
                <w:rFonts w:cs="Times New Roman"/>
                <w:sz w:val="20"/>
              </w:rPr>
            </w:pPr>
            <w:r w:rsidRPr="00AB5DFA">
              <w:rPr>
                <w:rFonts w:cs="Times New Roman"/>
                <w:sz w:val="20"/>
              </w:rPr>
              <w:t>Derivative liabilities</w:t>
            </w:r>
          </w:p>
        </w:tc>
        <w:tc>
          <w:tcPr>
            <w:tcW w:w="549" w:type="pct"/>
          </w:tcPr>
          <w:p w14:paraId="57B91F9E" w14:textId="61D8359E" w:rsidR="00FB5BCB" w:rsidRPr="00AA6956" w:rsidRDefault="00FB5BCB" w:rsidP="00FB5BCB">
            <w:pPr>
              <w:tabs>
                <w:tab w:val="decimal" w:pos="882"/>
              </w:tabs>
              <w:spacing w:line="240" w:lineRule="atLeast"/>
              <w:ind w:left="-110" w:right="-20"/>
              <w:rPr>
                <w:rFonts w:cs="Times New Roman"/>
                <w:color w:val="000000"/>
                <w:sz w:val="20"/>
                <w:cs/>
                <w:lang w:bidi="th-TH"/>
              </w:rPr>
            </w:pPr>
            <w:r w:rsidRPr="00AA6956">
              <w:rPr>
                <w:rFonts w:cs="Times New Roman"/>
                <w:color w:val="000000"/>
                <w:sz w:val="20"/>
              </w:rPr>
              <w:t>332,921</w:t>
            </w:r>
          </w:p>
        </w:tc>
        <w:tc>
          <w:tcPr>
            <w:tcW w:w="141" w:type="pct"/>
          </w:tcPr>
          <w:p w14:paraId="73FED2B4" w14:textId="77777777" w:rsidR="00FB5BCB" w:rsidRPr="00FB5BCB" w:rsidRDefault="00FB5BCB" w:rsidP="00FB5BCB">
            <w:pPr>
              <w:tabs>
                <w:tab w:val="decimal" w:pos="882"/>
              </w:tabs>
              <w:spacing w:line="240" w:lineRule="atLeast"/>
              <w:ind w:left="-110" w:right="-20"/>
              <w:rPr>
                <w:rFonts w:cs="Times New Roman"/>
                <w:color w:val="000000"/>
                <w:sz w:val="20"/>
              </w:rPr>
            </w:pPr>
          </w:p>
        </w:tc>
        <w:tc>
          <w:tcPr>
            <w:tcW w:w="560" w:type="pct"/>
          </w:tcPr>
          <w:p w14:paraId="11E62939" w14:textId="2D562D4B" w:rsidR="00FB5BCB" w:rsidRPr="00AA6956" w:rsidRDefault="00FB5BCB" w:rsidP="00FB5BCB">
            <w:pPr>
              <w:tabs>
                <w:tab w:val="decimal" w:pos="882"/>
              </w:tabs>
              <w:spacing w:line="240" w:lineRule="atLeast"/>
              <w:ind w:left="-110" w:right="-20"/>
              <w:rPr>
                <w:rFonts w:cs="Times New Roman"/>
                <w:color w:val="000000"/>
                <w:sz w:val="20"/>
              </w:rPr>
            </w:pPr>
            <w:r w:rsidRPr="00AA6956">
              <w:rPr>
                <w:rFonts w:cs="Times New Roman"/>
                <w:color w:val="000000"/>
                <w:sz w:val="20"/>
              </w:rPr>
              <w:t>-</w:t>
            </w:r>
          </w:p>
        </w:tc>
        <w:tc>
          <w:tcPr>
            <w:tcW w:w="125" w:type="pct"/>
          </w:tcPr>
          <w:p w14:paraId="45C81D7D"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7" w:type="pct"/>
          </w:tcPr>
          <w:p w14:paraId="29201D94" w14:textId="5E1473AE" w:rsidR="00FB5BCB" w:rsidRPr="00AA6956" w:rsidRDefault="00FB5BCB" w:rsidP="00FB5BCB">
            <w:pPr>
              <w:tabs>
                <w:tab w:val="decimal" w:pos="909"/>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501B7016"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604" w:type="pct"/>
          </w:tcPr>
          <w:p w14:paraId="47A7D41C" w14:textId="38D8BA05" w:rsidR="00FB5BCB" w:rsidRPr="00AA6956"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0C810107"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9" w:type="pct"/>
          </w:tcPr>
          <w:p w14:paraId="4C112EA0" w14:textId="475129B2" w:rsidR="00FB5BCB" w:rsidRPr="00AA6956"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332,921</w:t>
            </w:r>
          </w:p>
        </w:tc>
      </w:tr>
      <w:tr w:rsidR="00FB5BCB" w:rsidRPr="00AB5DFA" w14:paraId="2614DFF0" w14:textId="77777777" w:rsidTr="00080F43">
        <w:tc>
          <w:tcPr>
            <w:tcW w:w="1583" w:type="pct"/>
          </w:tcPr>
          <w:p w14:paraId="6C5FC699" w14:textId="77777777" w:rsidR="00FB5BCB" w:rsidRPr="00AB5DFA" w:rsidRDefault="00FB5BCB" w:rsidP="00FB5BCB">
            <w:pPr>
              <w:spacing w:line="240" w:lineRule="atLeast"/>
              <w:ind w:left="340" w:right="-110" w:hanging="358"/>
              <w:rPr>
                <w:rFonts w:cs="Times New Roman"/>
                <w:sz w:val="20"/>
              </w:rPr>
            </w:pPr>
            <w:r w:rsidRPr="00AB5DFA">
              <w:rPr>
                <w:rFonts w:cs="Times New Roman"/>
                <w:sz w:val="20"/>
              </w:rPr>
              <w:t>Debt issued and borrowings</w:t>
            </w:r>
          </w:p>
        </w:tc>
        <w:tc>
          <w:tcPr>
            <w:tcW w:w="549" w:type="pct"/>
          </w:tcPr>
          <w:p w14:paraId="3152D471" w14:textId="2C95A5C4" w:rsidR="00FB5BCB" w:rsidRPr="00FB5BCB" w:rsidRDefault="00FB5BCB" w:rsidP="00FB5BCB">
            <w:pPr>
              <w:tabs>
                <w:tab w:val="decimal" w:pos="882"/>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51ACCC71" w14:textId="77777777" w:rsidR="00FB5BCB" w:rsidRPr="00FB5BCB" w:rsidRDefault="00FB5BCB" w:rsidP="00FB5BCB">
            <w:pPr>
              <w:tabs>
                <w:tab w:val="decimal" w:pos="882"/>
              </w:tabs>
              <w:spacing w:line="240" w:lineRule="atLeast"/>
              <w:ind w:left="-110" w:right="-20"/>
              <w:rPr>
                <w:rFonts w:cs="Times New Roman"/>
                <w:color w:val="000000"/>
                <w:sz w:val="20"/>
              </w:rPr>
            </w:pPr>
          </w:p>
        </w:tc>
        <w:tc>
          <w:tcPr>
            <w:tcW w:w="560" w:type="pct"/>
          </w:tcPr>
          <w:p w14:paraId="6D2BD946" w14:textId="04050C60" w:rsidR="00FB5BCB" w:rsidRPr="00FB5BCB" w:rsidRDefault="00FB5BCB" w:rsidP="00FB5BCB">
            <w:pPr>
              <w:tabs>
                <w:tab w:val="decimal" w:pos="882"/>
              </w:tabs>
              <w:spacing w:line="240" w:lineRule="atLeast"/>
              <w:ind w:left="-110" w:right="-20"/>
              <w:rPr>
                <w:rFonts w:cs="Times New Roman"/>
                <w:color w:val="000000"/>
                <w:sz w:val="20"/>
              </w:rPr>
            </w:pPr>
            <w:r w:rsidRPr="00AA6956">
              <w:rPr>
                <w:rFonts w:cs="Times New Roman"/>
                <w:color w:val="000000"/>
                <w:sz w:val="20"/>
              </w:rPr>
              <w:t>-</w:t>
            </w:r>
          </w:p>
        </w:tc>
        <w:tc>
          <w:tcPr>
            <w:tcW w:w="125" w:type="pct"/>
          </w:tcPr>
          <w:p w14:paraId="463B448C"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7" w:type="pct"/>
          </w:tcPr>
          <w:p w14:paraId="6AC17AE9" w14:textId="50B86CE1" w:rsidR="00FB5BCB" w:rsidRPr="00FB5BCB" w:rsidRDefault="00FB5BCB" w:rsidP="00FB5BCB">
            <w:pPr>
              <w:tabs>
                <w:tab w:val="decimal" w:pos="909"/>
              </w:tabs>
              <w:spacing w:line="240" w:lineRule="atLeast"/>
              <w:ind w:left="-110" w:right="-20"/>
              <w:rPr>
                <w:rFonts w:cs="Times New Roman"/>
                <w:color w:val="000000"/>
                <w:sz w:val="20"/>
              </w:rPr>
            </w:pPr>
            <w:r w:rsidRPr="00AA6956">
              <w:rPr>
                <w:rFonts w:cs="Times New Roman"/>
                <w:color w:val="000000"/>
                <w:sz w:val="20"/>
              </w:rPr>
              <w:t>-</w:t>
            </w:r>
          </w:p>
        </w:tc>
        <w:tc>
          <w:tcPr>
            <w:tcW w:w="141" w:type="pct"/>
          </w:tcPr>
          <w:p w14:paraId="1B95247F"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604" w:type="pct"/>
          </w:tcPr>
          <w:p w14:paraId="43A5EC89" w14:textId="4CF89523"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 xml:space="preserve"> 2,648,291 </w:t>
            </w:r>
          </w:p>
        </w:tc>
        <w:tc>
          <w:tcPr>
            <w:tcW w:w="141" w:type="pct"/>
          </w:tcPr>
          <w:p w14:paraId="4F7019C9"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9" w:type="pct"/>
          </w:tcPr>
          <w:p w14:paraId="1A9A21F1" w14:textId="6E702E76" w:rsidR="00FB5BCB" w:rsidRPr="00FB5BCB" w:rsidRDefault="00FB5BCB" w:rsidP="00FB5BCB">
            <w:pPr>
              <w:tabs>
                <w:tab w:val="decimal" w:pos="997"/>
              </w:tabs>
              <w:spacing w:line="240" w:lineRule="atLeast"/>
              <w:ind w:left="-110" w:right="-20"/>
              <w:rPr>
                <w:rFonts w:cs="Times New Roman"/>
                <w:color w:val="000000"/>
                <w:sz w:val="20"/>
              </w:rPr>
            </w:pPr>
            <w:r w:rsidRPr="00AA6956">
              <w:rPr>
                <w:rFonts w:cs="Times New Roman"/>
                <w:color w:val="000000"/>
                <w:sz w:val="20"/>
              </w:rPr>
              <w:t xml:space="preserve"> 2,648,291 </w:t>
            </w:r>
          </w:p>
        </w:tc>
      </w:tr>
      <w:tr w:rsidR="00FB5BCB" w:rsidRPr="00AB5DFA" w14:paraId="7C9F5A30" w14:textId="77777777" w:rsidTr="00080F43">
        <w:tc>
          <w:tcPr>
            <w:tcW w:w="1583" w:type="pct"/>
          </w:tcPr>
          <w:p w14:paraId="09DFB54F" w14:textId="77777777" w:rsidR="00FB5BCB" w:rsidRPr="00AB5DFA" w:rsidRDefault="00FB5BCB" w:rsidP="00FB5BCB">
            <w:pPr>
              <w:spacing w:line="240" w:lineRule="atLeast"/>
              <w:ind w:left="340" w:right="-110" w:hanging="358"/>
              <w:rPr>
                <w:rFonts w:cs="Times New Roman"/>
                <w:sz w:val="20"/>
                <w:lang w:val="en-US"/>
              </w:rPr>
            </w:pPr>
            <w:r w:rsidRPr="00AB5DFA">
              <w:rPr>
                <w:rFonts w:cs="Times New Roman"/>
                <w:sz w:val="20"/>
              </w:rPr>
              <w:t>Other financial liabilities</w:t>
            </w:r>
          </w:p>
        </w:tc>
        <w:tc>
          <w:tcPr>
            <w:tcW w:w="549" w:type="pct"/>
            <w:tcBorders>
              <w:bottom w:val="single" w:sz="4" w:space="0" w:color="auto"/>
            </w:tcBorders>
          </w:tcPr>
          <w:p w14:paraId="663B573D" w14:textId="0A88E88F" w:rsidR="00FB5BCB" w:rsidRPr="005F213F" w:rsidRDefault="00FB5BCB" w:rsidP="00FB5BCB">
            <w:pPr>
              <w:tabs>
                <w:tab w:val="decimal" w:pos="997"/>
              </w:tabs>
              <w:spacing w:line="240" w:lineRule="atLeast"/>
              <w:ind w:left="-110" w:right="-20"/>
              <w:rPr>
                <w:rFonts w:cs="Times New Roman"/>
                <w:color w:val="000000"/>
                <w:sz w:val="20"/>
              </w:rPr>
            </w:pPr>
            <w:r w:rsidRPr="005B5791">
              <w:rPr>
                <w:color w:val="000000"/>
                <w:sz w:val="20"/>
              </w:rPr>
              <w:t>-</w:t>
            </w:r>
          </w:p>
        </w:tc>
        <w:tc>
          <w:tcPr>
            <w:tcW w:w="141" w:type="pct"/>
          </w:tcPr>
          <w:p w14:paraId="0D8E9A34" w14:textId="77777777" w:rsidR="00FB5BCB" w:rsidRPr="005F213F" w:rsidRDefault="00FB5BCB" w:rsidP="00FB5BCB">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32BE649B" w14:textId="414E763D" w:rsidR="00FB5BCB" w:rsidRPr="005F213F" w:rsidRDefault="00FB5BCB" w:rsidP="00FB5BCB">
            <w:pPr>
              <w:tabs>
                <w:tab w:val="decimal" w:pos="997"/>
              </w:tabs>
              <w:spacing w:line="240" w:lineRule="atLeast"/>
              <w:ind w:left="-110" w:right="-20"/>
              <w:rPr>
                <w:rFonts w:cs="Times New Roman"/>
                <w:color w:val="000000"/>
                <w:sz w:val="20"/>
              </w:rPr>
            </w:pPr>
            <w:r w:rsidRPr="005B5791">
              <w:rPr>
                <w:color w:val="000000"/>
                <w:sz w:val="20"/>
              </w:rPr>
              <w:t>-</w:t>
            </w:r>
          </w:p>
        </w:tc>
        <w:tc>
          <w:tcPr>
            <w:tcW w:w="125" w:type="pct"/>
          </w:tcPr>
          <w:p w14:paraId="4D264C20" w14:textId="77777777" w:rsidR="00FB5BCB" w:rsidRPr="005F213F" w:rsidRDefault="00FB5BCB" w:rsidP="00FB5BCB">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51433BD8" w14:textId="7A1AD627" w:rsidR="00FB5BCB" w:rsidRPr="005F213F" w:rsidRDefault="00FB5BCB" w:rsidP="00FB5BCB">
            <w:pPr>
              <w:tabs>
                <w:tab w:val="decimal" w:pos="997"/>
              </w:tabs>
              <w:spacing w:line="240" w:lineRule="atLeast"/>
              <w:ind w:left="-110" w:right="-20"/>
              <w:rPr>
                <w:rFonts w:cs="Times New Roman"/>
                <w:color w:val="000000"/>
                <w:sz w:val="20"/>
              </w:rPr>
            </w:pPr>
            <w:r w:rsidRPr="005B5791">
              <w:rPr>
                <w:color w:val="000000"/>
                <w:sz w:val="20"/>
              </w:rPr>
              <w:t>-</w:t>
            </w:r>
          </w:p>
        </w:tc>
        <w:tc>
          <w:tcPr>
            <w:tcW w:w="141" w:type="pct"/>
          </w:tcPr>
          <w:p w14:paraId="1B5BAD9B" w14:textId="77777777" w:rsidR="00FB5BCB" w:rsidRPr="005F213F" w:rsidRDefault="00FB5BCB" w:rsidP="00FB5BCB">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271FC882" w14:textId="53113CCC" w:rsidR="00FB5BCB" w:rsidRPr="00FB5BCB" w:rsidRDefault="00FB5BCB" w:rsidP="00FB5BCB">
            <w:pPr>
              <w:tabs>
                <w:tab w:val="decimal" w:pos="997"/>
              </w:tabs>
              <w:spacing w:line="240" w:lineRule="atLeast"/>
              <w:ind w:left="-110" w:right="-20"/>
              <w:rPr>
                <w:rFonts w:cs="Times New Roman"/>
                <w:color w:val="000000"/>
                <w:sz w:val="20"/>
              </w:rPr>
            </w:pPr>
            <w:r w:rsidRPr="00AA6956">
              <w:rPr>
                <w:color w:val="000000"/>
                <w:sz w:val="20"/>
              </w:rPr>
              <w:t xml:space="preserve"> 2,281,182 </w:t>
            </w:r>
          </w:p>
        </w:tc>
        <w:tc>
          <w:tcPr>
            <w:tcW w:w="141" w:type="pct"/>
          </w:tcPr>
          <w:p w14:paraId="095BFBB8" w14:textId="77777777" w:rsidR="00FB5BCB" w:rsidRPr="00FB5BCB" w:rsidRDefault="00FB5BCB" w:rsidP="00FB5BCB">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28D4892D" w14:textId="507B17EA" w:rsidR="00FB5BCB" w:rsidRPr="00FB5BCB" w:rsidRDefault="00FB5BCB" w:rsidP="00FB5BCB">
            <w:pPr>
              <w:tabs>
                <w:tab w:val="decimal" w:pos="997"/>
              </w:tabs>
              <w:spacing w:line="240" w:lineRule="atLeast"/>
              <w:ind w:left="-110" w:right="-20"/>
              <w:rPr>
                <w:rFonts w:cs="Times New Roman"/>
                <w:color w:val="000000"/>
                <w:sz w:val="20"/>
              </w:rPr>
            </w:pPr>
            <w:r w:rsidRPr="00AA6956">
              <w:rPr>
                <w:color w:val="000000"/>
                <w:sz w:val="20"/>
              </w:rPr>
              <w:t xml:space="preserve"> 2,281,182 </w:t>
            </w:r>
          </w:p>
        </w:tc>
      </w:tr>
      <w:tr w:rsidR="00FB5BCB" w:rsidRPr="00AB5DFA" w14:paraId="0597EDCD" w14:textId="77777777" w:rsidTr="00080F43">
        <w:tc>
          <w:tcPr>
            <w:tcW w:w="1583" w:type="pct"/>
          </w:tcPr>
          <w:p w14:paraId="0853D149" w14:textId="77777777" w:rsidR="00FB5BCB" w:rsidRPr="00AB5DFA" w:rsidRDefault="00FB5BCB" w:rsidP="00FB5BCB">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12909C16" w14:textId="00CC2F75" w:rsidR="00FB5BCB" w:rsidRPr="00AA6956" w:rsidRDefault="00FB5BCB" w:rsidP="00FB5BCB">
            <w:pPr>
              <w:tabs>
                <w:tab w:val="decimal" w:pos="997"/>
              </w:tabs>
              <w:spacing w:line="240" w:lineRule="atLeast"/>
              <w:ind w:left="-110" w:right="-20"/>
              <w:rPr>
                <w:rFonts w:cstheme="minorBidi"/>
                <w:color w:val="000000"/>
                <w:sz w:val="20"/>
                <w:lang w:bidi="th-TH"/>
              </w:rPr>
            </w:pPr>
            <w:r w:rsidRPr="00AA6956">
              <w:rPr>
                <w:rFonts w:cs="Times New Roman"/>
                <w:b/>
                <w:bCs/>
                <w:color w:val="000000"/>
                <w:sz w:val="20"/>
                <w:cs/>
                <w:lang w:bidi="th-TH"/>
              </w:rPr>
              <w:t>332</w:t>
            </w:r>
            <w:r w:rsidRPr="00AA6956">
              <w:rPr>
                <w:rFonts w:cs="Times New Roman"/>
                <w:b/>
                <w:bCs/>
                <w:color w:val="000000"/>
                <w:sz w:val="20"/>
              </w:rPr>
              <w:t>,</w:t>
            </w:r>
            <w:r w:rsidRPr="00AA6956">
              <w:rPr>
                <w:rFonts w:cs="Times New Roman"/>
                <w:b/>
                <w:bCs/>
                <w:color w:val="000000"/>
                <w:sz w:val="20"/>
                <w:cs/>
                <w:lang w:bidi="th-TH"/>
              </w:rPr>
              <w:t>921</w:t>
            </w:r>
          </w:p>
        </w:tc>
        <w:tc>
          <w:tcPr>
            <w:tcW w:w="141" w:type="pct"/>
          </w:tcPr>
          <w:p w14:paraId="50C0C52B" w14:textId="77777777" w:rsidR="00FB5BCB" w:rsidRPr="00FB5BCB" w:rsidRDefault="00FB5BCB" w:rsidP="00FB5BCB">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0E58DFE9" w14:textId="19C72BCA" w:rsidR="00FB5BCB" w:rsidRPr="00FB5BCB" w:rsidRDefault="00FB5BCB" w:rsidP="00FB5BCB">
            <w:pPr>
              <w:tabs>
                <w:tab w:val="decimal" w:pos="997"/>
              </w:tabs>
              <w:spacing w:line="240" w:lineRule="atLeast"/>
              <w:ind w:left="-110" w:right="-20"/>
              <w:rPr>
                <w:rFonts w:cs="Times New Roman"/>
                <w:b/>
                <w:bCs/>
                <w:color w:val="000000"/>
                <w:sz w:val="20"/>
              </w:rPr>
            </w:pPr>
            <w:r w:rsidRPr="00AA6956">
              <w:rPr>
                <w:rFonts w:cs="Times New Roman"/>
                <w:b/>
                <w:bCs/>
                <w:color w:val="000000"/>
                <w:sz w:val="20"/>
              </w:rPr>
              <w:t>-</w:t>
            </w:r>
          </w:p>
        </w:tc>
        <w:tc>
          <w:tcPr>
            <w:tcW w:w="125" w:type="pct"/>
          </w:tcPr>
          <w:p w14:paraId="0292A698" w14:textId="77777777" w:rsidR="00FB5BCB" w:rsidRPr="00FB5BCB" w:rsidRDefault="00FB5BCB" w:rsidP="00FB5BCB">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4F0DCA7E" w14:textId="08E7A832" w:rsidR="00FB5BCB" w:rsidRPr="00FB5BCB" w:rsidRDefault="00FB5BCB" w:rsidP="00FB5BCB">
            <w:pPr>
              <w:tabs>
                <w:tab w:val="decimal" w:pos="997"/>
              </w:tabs>
              <w:spacing w:line="240" w:lineRule="atLeast"/>
              <w:ind w:left="-110" w:right="-20"/>
              <w:rPr>
                <w:rFonts w:cs="Times New Roman"/>
                <w:b/>
                <w:bCs/>
                <w:color w:val="000000"/>
                <w:sz w:val="20"/>
              </w:rPr>
            </w:pPr>
            <w:r w:rsidRPr="00AA6956">
              <w:rPr>
                <w:rFonts w:cs="Times New Roman"/>
                <w:b/>
                <w:bCs/>
                <w:color w:val="000000"/>
                <w:sz w:val="20"/>
              </w:rPr>
              <w:t>-</w:t>
            </w:r>
          </w:p>
        </w:tc>
        <w:tc>
          <w:tcPr>
            <w:tcW w:w="141" w:type="pct"/>
          </w:tcPr>
          <w:p w14:paraId="5F1E233C" w14:textId="77777777" w:rsidR="00FB5BCB" w:rsidRPr="00FB5BCB" w:rsidRDefault="00FB5BCB" w:rsidP="00FB5BCB">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223A8F03" w14:textId="0B6AC2E9" w:rsidR="00FB5BCB" w:rsidRPr="00FB5BCB" w:rsidRDefault="00FB5BCB" w:rsidP="00FB5BCB">
            <w:pPr>
              <w:tabs>
                <w:tab w:val="decimal" w:pos="961"/>
              </w:tabs>
              <w:spacing w:line="240" w:lineRule="atLeast"/>
              <w:ind w:left="-110" w:right="-20"/>
              <w:rPr>
                <w:rFonts w:cs="Times New Roman"/>
                <w:b/>
                <w:bCs/>
                <w:color w:val="000000"/>
                <w:sz w:val="20"/>
              </w:rPr>
            </w:pPr>
            <w:r w:rsidRPr="00AA6956">
              <w:rPr>
                <w:rFonts w:cs="Times New Roman"/>
                <w:b/>
                <w:bCs/>
                <w:color w:val="000000"/>
                <w:sz w:val="20"/>
              </w:rPr>
              <w:t xml:space="preserve"> 165,401,189 </w:t>
            </w:r>
          </w:p>
        </w:tc>
        <w:tc>
          <w:tcPr>
            <w:tcW w:w="141" w:type="pct"/>
          </w:tcPr>
          <w:p w14:paraId="3B8D343E" w14:textId="77777777" w:rsidR="00FB5BCB" w:rsidRPr="00FB5BCB" w:rsidRDefault="00FB5BCB" w:rsidP="00FB5BCB">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3319F34F" w14:textId="711519C2" w:rsidR="00FB5BCB" w:rsidRPr="00FB5BCB" w:rsidRDefault="00FB5BCB" w:rsidP="00FB5BCB">
            <w:pPr>
              <w:tabs>
                <w:tab w:val="decimal" w:pos="997"/>
              </w:tabs>
              <w:spacing w:line="240" w:lineRule="atLeast"/>
              <w:ind w:left="-110" w:right="-20"/>
              <w:rPr>
                <w:rFonts w:cs="Times New Roman"/>
                <w:b/>
                <w:bCs/>
                <w:color w:val="000000"/>
                <w:sz w:val="20"/>
              </w:rPr>
            </w:pPr>
            <w:r w:rsidRPr="00AA6956">
              <w:rPr>
                <w:rFonts w:cs="Times New Roman"/>
                <w:b/>
                <w:bCs/>
                <w:color w:val="000000"/>
                <w:sz w:val="20"/>
              </w:rPr>
              <w:t>165,734,110</w:t>
            </w:r>
          </w:p>
        </w:tc>
      </w:tr>
    </w:tbl>
    <w:p w14:paraId="5ED7BF29" w14:textId="1F2724DB" w:rsidR="009E0BC7" w:rsidRDefault="009E0BC7">
      <w:pPr>
        <w:rPr>
          <w:rFonts w:cs="Times New Roman"/>
          <w:sz w:val="6"/>
          <w:szCs w:val="4"/>
          <w:lang w:val="en-US"/>
        </w:rPr>
      </w:pPr>
    </w:p>
    <w:p w14:paraId="38A5F913" w14:textId="7C482562" w:rsidR="00922FB3" w:rsidRPr="0015305B" w:rsidRDefault="00922FB3">
      <w:pPr>
        <w:rPr>
          <w:rFonts w:cs="Times New Roman"/>
          <w:sz w:val="6"/>
          <w:szCs w:val="4"/>
          <w:lang w:val="en-US"/>
        </w:rPr>
      </w:pPr>
      <w:r>
        <w:rPr>
          <w:rFonts w:cs="Times New Roman"/>
          <w:sz w:val="6"/>
          <w:szCs w:val="4"/>
          <w:lang w:val="en-US"/>
        </w:rPr>
        <w:br w:type="page"/>
      </w:r>
    </w:p>
    <w:tbl>
      <w:tblPr>
        <w:tblW w:w="9608" w:type="dxa"/>
        <w:tblInd w:w="450" w:type="dxa"/>
        <w:tblLayout w:type="fixed"/>
        <w:tblLook w:val="0000" w:firstRow="0" w:lastRow="0" w:firstColumn="0" w:lastColumn="0" w:noHBand="0" w:noVBand="0"/>
      </w:tblPr>
      <w:tblGrid>
        <w:gridCol w:w="3041"/>
        <w:gridCol w:w="1055"/>
        <w:gridCol w:w="271"/>
        <w:gridCol w:w="1076"/>
        <w:gridCol w:w="240"/>
        <w:gridCol w:w="1109"/>
        <w:gridCol w:w="271"/>
        <w:gridCol w:w="1161"/>
        <w:gridCol w:w="271"/>
        <w:gridCol w:w="1113"/>
      </w:tblGrid>
      <w:tr w:rsidR="0053704E" w:rsidRPr="00AB5DFA" w14:paraId="0A7824EF" w14:textId="77777777">
        <w:trPr>
          <w:tblHeader/>
        </w:trPr>
        <w:tc>
          <w:tcPr>
            <w:tcW w:w="1583" w:type="pct"/>
          </w:tcPr>
          <w:p w14:paraId="42F995D1" w14:textId="77777777" w:rsidR="0053704E" w:rsidRPr="00AB5DFA" w:rsidRDefault="0053704E">
            <w:pPr>
              <w:spacing w:line="240" w:lineRule="atLeast"/>
              <w:ind w:left="340" w:right="-468" w:hanging="358"/>
              <w:rPr>
                <w:rFonts w:cs="Times New Roman"/>
                <w:b/>
                <w:bCs/>
                <w:i/>
                <w:iCs/>
                <w:sz w:val="20"/>
                <w:cs/>
                <w:lang w:bidi="th-TH"/>
              </w:rPr>
            </w:pPr>
            <w:r w:rsidRPr="00AB5DFA">
              <w:rPr>
                <w:rFonts w:cs="Times New Roman"/>
                <w:sz w:val="20"/>
              </w:rPr>
              <w:br w:type="page"/>
            </w:r>
          </w:p>
        </w:tc>
        <w:tc>
          <w:tcPr>
            <w:tcW w:w="3417" w:type="pct"/>
            <w:gridSpan w:val="9"/>
          </w:tcPr>
          <w:p w14:paraId="7BF53ED3" w14:textId="77777777" w:rsidR="0053704E" w:rsidRPr="00AB5DFA" w:rsidRDefault="0053704E">
            <w:pPr>
              <w:tabs>
                <w:tab w:val="decimal" w:pos="819"/>
              </w:tabs>
              <w:spacing w:line="240" w:lineRule="atLeast"/>
              <w:ind w:left="-108"/>
              <w:jc w:val="center"/>
              <w:rPr>
                <w:rFonts w:cs="Times New Roman"/>
                <w:b/>
                <w:bCs/>
                <w:sz w:val="20"/>
              </w:rPr>
            </w:pPr>
            <w:r w:rsidRPr="00AB5DFA">
              <w:rPr>
                <w:rFonts w:cs="Times New Roman"/>
                <w:b/>
                <w:bCs/>
                <w:sz w:val="20"/>
              </w:rPr>
              <w:t>Consolidated</w:t>
            </w:r>
          </w:p>
        </w:tc>
      </w:tr>
      <w:tr w:rsidR="0053704E" w:rsidRPr="00AB5DFA" w14:paraId="0F1E5C15" w14:textId="77777777">
        <w:trPr>
          <w:tblHeader/>
        </w:trPr>
        <w:tc>
          <w:tcPr>
            <w:tcW w:w="1583" w:type="pct"/>
          </w:tcPr>
          <w:p w14:paraId="3E2D971A" w14:textId="77777777" w:rsidR="0053704E" w:rsidRPr="00AB5DFA" w:rsidRDefault="0053704E">
            <w:pPr>
              <w:spacing w:line="240" w:lineRule="atLeast"/>
              <w:ind w:left="340" w:right="-468" w:hanging="358"/>
              <w:rPr>
                <w:rFonts w:cs="Times New Roman"/>
                <w:b/>
                <w:bCs/>
                <w:i/>
                <w:iCs/>
                <w:sz w:val="20"/>
              </w:rPr>
            </w:pPr>
          </w:p>
        </w:tc>
        <w:tc>
          <w:tcPr>
            <w:tcW w:w="3417" w:type="pct"/>
            <w:gridSpan w:val="9"/>
          </w:tcPr>
          <w:p w14:paraId="760A95B6" w14:textId="622A0212" w:rsidR="0053704E" w:rsidRPr="00AB5DFA" w:rsidRDefault="0053704E">
            <w:pPr>
              <w:spacing w:line="240" w:lineRule="atLeast"/>
              <w:ind w:left="-108"/>
              <w:jc w:val="center"/>
              <w:rPr>
                <w:rFonts w:cs="Times New Roman"/>
                <w:sz w:val="20"/>
              </w:rPr>
            </w:pPr>
            <w:r>
              <w:rPr>
                <w:rFonts w:cs="Times New Roman"/>
                <w:color w:val="000000"/>
                <w:sz w:val="20"/>
                <w:lang w:bidi="th-TH"/>
              </w:rPr>
              <w:t xml:space="preserve">31 December </w:t>
            </w:r>
            <w:r w:rsidRPr="00AB5DFA">
              <w:rPr>
                <w:rFonts w:cs="Times New Roman"/>
                <w:color w:val="000000"/>
                <w:sz w:val="20"/>
                <w:lang w:bidi="th-TH"/>
              </w:rPr>
              <w:t>202</w:t>
            </w:r>
            <w:r>
              <w:rPr>
                <w:rFonts w:cs="Times New Roman"/>
                <w:color w:val="000000"/>
                <w:sz w:val="20"/>
                <w:lang w:bidi="th-TH"/>
              </w:rPr>
              <w:t>4</w:t>
            </w:r>
          </w:p>
        </w:tc>
      </w:tr>
      <w:tr w:rsidR="0053704E" w:rsidRPr="00AB5DFA" w14:paraId="4A7CCB7D" w14:textId="77777777">
        <w:trPr>
          <w:tblHeader/>
        </w:trPr>
        <w:tc>
          <w:tcPr>
            <w:tcW w:w="1583" w:type="pct"/>
          </w:tcPr>
          <w:p w14:paraId="1ABF59F0" w14:textId="77777777" w:rsidR="0053704E" w:rsidRPr="00AB5DFA" w:rsidRDefault="0053704E">
            <w:pPr>
              <w:spacing w:line="240" w:lineRule="atLeast"/>
              <w:ind w:left="340" w:right="-468" w:hanging="358"/>
              <w:rPr>
                <w:rFonts w:cs="Times New Roman"/>
                <w:b/>
                <w:bCs/>
                <w:i/>
                <w:iCs/>
                <w:sz w:val="20"/>
              </w:rPr>
            </w:pPr>
          </w:p>
        </w:tc>
        <w:tc>
          <w:tcPr>
            <w:tcW w:w="549" w:type="pct"/>
          </w:tcPr>
          <w:p w14:paraId="39EA0A87" w14:textId="77777777" w:rsidR="0053704E" w:rsidRPr="00AB5DFA" w:rsidRDefault="0053704E">
            <w:pPr>
              <w:spacing w:line="240" w:lineRule="atLeast"/>
              <w:ind w:left="-110" w:right="-115"/>
              <w:jc w:val="center"/>
              <w:rPr>
                <w:rFonts w:cs="Times New Roman"/>
                <w:sz w:val="20"/>
              </w:rPr>
            </w:pPr>
          </w:p>
        </w:tc>
        <w:tc>
          <w:tcPr>
            <w:tcW w:w="141" w:type="pct"/>
          </w:tcPr>
          <w:p w14:paraId="62A2BBAD" w14:textId="77777777" w:rsidR="0053704E" w:rsidRPr="00AB5DFA" w:rsidRDefault="0053704E">
            <w:pPr>
              <w:spacing w:line="240" w:lineRule="atLeast"/>
              <w:ind w:left="-110" w:right="-115"/>
              <w:jc w:val="center"/>
              <w:rPr>
                <w:rFonts w:cs="Times New Roman"/>
                <w:sz w:val="20"/>
              </w:rPr>
            </w:pPr>
          </w:p>
        </w:tc>
        <w:tc>
          <w:tcPr>
            <w:tcW w:w="560" w:type="pct"/>
            <w:vAlign w:val="bottom"/>
          </w:tcPr>
          <w:p w14:paraId="1806C580" w14:textId="77777777" w:rsidR="0053704E" w:rsidRPr="00AB5DFA" w:rsidRDefault="0053704E">
            <w:pPr>
              <w:spacing w:line="240" w:lineRule="atLeast"/>
              <w:ind w:left="-110" w:right="-115"/>
              <w:jc w:val="center"/>
              <w:rPr>
                <w:rFonts w:cs="Times New Roman"/>
                <w:sz w:val="20"/>
              </w:rPr>
            </w:pPr>
          </w:p>
        </w:tc>
        <w:tc>
          <w:tcPr>
            <w:tcW w:w="125" w:type="pct"/>
            <w:vAlign w:val="bottom"/>
          </w:tcPr>
          <w:p w14:paraId="56D37752" w14:textId="77777777" w:rsidR="0053704E" w:rsidRPr="00AB5DFA" w:rsidRDefault="0053704E">
            <w:pPr>
              <w:spacing w:line="240" w:lineRule="atLeast"/>
              <w:ind w:left="-110" w:right="-115"/>
              <w:jc w:val="center"/>
              <w:rPr>
                <w:rFonts w:cs="Times New Roman"/>
                <w:sz w:val="20"/>
              </w:rPr>
            </w:pPr>
          </w:p>
        </w:tc>
        <w:tc>
          <w:tcPr>
            <w:tcW w:w="577" w:type="pct"/>
            <w:vAlign w:val="bottom"/>
          </w:tcPr>
          <w:p w14:paraId="09956AFF" w14:textId="77777777" w:rsidR="0053704E" w:rsidRPr="00AB5DFA" w:rsidRDefault="0053704E">
            <w:pPr>
              <w:spacing w:line="240" w:lineRule="atLeast"/>
              <w:ind w:left="-110" w:right="-115"/>
              <w:jc w:val="center"/>
              <w:rPr>
                <w:rFonts w:cs="Times New Roman"/>
                <w:sz w:val="20"/>
              </w:rPr>
            </w:pPr>
            <w:r w:rsidRPr="00AB5DFA">
              <w:rPr>
                <w:rFonts w:cs="Times New Roman"/>
                <w:sz w:val="20"/>
              </w:rPr>
              <w:t xml:space="preserve">Investments </w:t>
            </w:r>
          </w:p>
        </w:tc>
        <w:tc>
          <w:tcPr>
            <w:tcW w:w="141" w:type="pct"/>
            <w:vAlign w:val="bottom"/>
          </w:tcPr>
          <w:p w14:paraId="443662D2" w14:textId="77777777" w:rsidR="0053704E" w:rsidRPr="00AB5DFA" w:rsidRDefault="0053704E">
            <w:pPr>
              <w:spacing w:line="240" w:lineRule="atLeast"/>
              <w:ind w:left="-110" w:right="-115"/>
              <w:jc w:val="center"/>
              <w:rPr>
                <w:rFonts w:cs="Times New Roman"/>
                <w:sz w:val="20"/>
              </w:rPr>
            </w:pPr>
          </w:p>
        </w:tc>
        <w:tc>
          <w:tcPr>
            <w:tcW w:w="604" w:type="pct"/>
            <w:vAlign w:val="bottom"/>
          </w:tcPr>
          <w:p w14:paraId="7579F63E" w14:textId="77777777" w:rsidR="0053704E" w:rsidRPr="00AB5DFA" w:rsidRDefault="0053704E">
            <w:pPr>
              <w:spacing w:line="240" w:lineRule="atLeast"/>
              <w:ind w:left="-110" w:right="-115"/>
              <w:jc w:val="center"/>
              <w:rPr>
                <w:rFonts w:cs="Times New Roman"/>
                <w:sz w:val="20"/>
              </w:rPr>
            </w:pPr>
          </w:p>
        </w:tc>
        <w:tc>
          <w:tcPr>
            <w:tcW w:w="141" w:type="pct"/>
            <w:vAlign w:val="bottom"/>
          </w:tcPr>
          <w:p w14:paraId="62E88E33" w14:textId="77777777" w:rsidR="0053704E" w:rsidRPr="00AB5DFA" w:rsidRDefault="0053704E">
            <w:pPr>
              <w:spacing w:line="240" w:lineRule="atLeast"/>
              <w:ind w:left="-110" w:right="-115"/>
              <w:jc w:val="center"/>
              <w:rPr>
                <w:rFonts w:cs="Times New Roman"/>
                <w:sz w:val="20"/>
              </w:rPr>
            </w:pPr>
          </w:p>
        </w:tc>
        <w:tc>
          <w:tcPr>
            <w:tcW w:w="579" w:type="pct"/>
            <w:vAlign w:val="bottom"/>
          </w:tcPr>
          <w:p w14:paraId="0EA4271A" w14:textId="77777777" w:rsidR="0053704E" w:rsidRPr="00AB5DFA" w:rsidRDefault="0053704E">
            <w:pPr>
              <w:spacing w:line="240" w:lineRule="atLeast"/>
              <w:ind w:left="-110" w:right="-115"/>
              <w:jc w:val="center"/>
              <w:rPr>
                <w:rFonts w:cs="Times New Roman"/>
                <w:sz w:val="20"/>
              </w:rPr>
            </w:pPr>
          </w:p>
        </w:tc>
      </w:tr>
      <w:tr w:rsidR="0053704E" w:rsidRPr="00AB5DFA" w14:paraId="1F513D82" w14:textId="77777777">
        <w:trPr>
          <w:tblHeader/>
        </w:trPr>
        <w:tc>
          <w:tcPr>
            <w:tcW w:w="1583" w:type="pct"/>
          </w:tcPr>
          <w:p w14:paraId="30975958" w14:textId="77777777" w:rsidR="0053704E" w:rsidRPr="00AB5DFA" w:rsidRDefault="0053704E">
            <w:pPr>
              <w:spacing w:line="240" w:lineRule="atLeast"/>
              <w:ind w:left="340" w:right="-468" w:hanging="358"/>
              <w:rPr>
                <w:rFonts w:cs="Times New Roman"/>
                <w:b/>
                <w:bCs/>
                <w:i/>
                <w:iCs/>
                <w:sz w:val="20"/>
              </w:rPr>
            </w:pPr>
          </w:p>
        </w:tc>
        <w:tc>
          <w:tcPr>
            <w:tcW w:w="549" w:type="pct"/>
          </w:tcPr>
          <w:p w14:paraId="394B6421" w14:textId="77777777" w:rsidR="0053704E" w:rsidRPr="00AB5DFA" w:rsidRDefault="0053704E">
            <w:pPr>
              <w:spacing w:line="240" w:lineRule="atLeast"/>
              <w:ind w:left="-110" w:right="-115"/>
              <w:jc w:val="center"/>
              <w:rPr>
                <w:rFonts w:cs="Times New Roman"/>
                <w:sz w:val="20"/>
              </w:rPr>
            </w:pPr>
            <w:r w:rsidRPr="00AB5DFA">
              <w:rPr>
                <w:rFonts w:cs="Times New Roman"/>
                <w:sz w:val="20"/>
              </w:rPr>
              <w:t>Financial</w:t>
            </w:r>
          </w:p>
        </w:tc>
        <w:tc>
          <w:tcPr>
            <w:tcW w:w="141" w:type="pct"/>
          </w:tcPr>
          <w:p w14:paraId="1C4D13B1" w14:textId="77777777" w:rsidR="0053704E" w:rsidRPr="00AB5DFA" w:rsidRDefault="0053704E">
            <w:pPr>
              <w:spacing w:line="240" w:lineRule="atLeast"/>
              <w:ind w:left="-110" w:right="-115"/>
              <w:jc w:val="center"/>
              <w:rPr>
                <w:rFonts w:cs="Times New Roman"/>
                <w:sz w:val="20"/>
              </w:rPr>
            </w:pPr>
          </w:p>
        </w:tc>
        <w:tc>
          <w:tcPr>
            <w:tcW w:w="560" w:type="pct"/>
            <w:vAlign w:val="bottom"/>
          </w:tcPr>
          <w:p w14:paraId="53F92EA3" w14:textId="77777777" w:rsidR="0053704E" w:rsidRPr="00AB5DFA" w:rsidRDefault="0053704E">
            <w:pPr>
              <w:spacing w:line="240" w:lineRule="atLeast"/>
              <w:ind w:left="-110" w:right="-115"/>
              <w:jc w:val="center"/>
              <w:rPr>
                <w:rFonts w:cs="Times New Roman"/>
                <w:sz w:val="20"/>
              </w:rPr>
            </w:pPr>
            <w:r w:rsidRPr="00AB5DFA">
              <w:rPr>
                <w:rFonts w:cs="Times New Roman"/>
                <w:sz w:val="20"/>
              </w:rPr>
              <w:t>Financial</w:t>
            </w:r>
          </w:p>
        </w:tc>
        <w:tc>
          <w:tcPr>
            <w:tcW w:w="125" w:type="pct"/>
            <w:vAlign w:val="bottom"/>
          </w:tcPr>
          <w:p w14:paraId="197F0C0B" w14:textId="77777777" w:rsidR="0053704E" w:rsidRPr="00AB5DFA" w:rsidRDefault="0053704E">
            <w:pPr>
              <w:spacing w:line="240" w:lineRule="atLeast"/>
              <w:ind w:left="-110" w:right="-115"/>
              <w:jc w:val="center"/>
              <w:rPr>
                <w:rFonts w:cs="Times New Roman"/>
                <w:sz w:val="20"/>
              </w:rPr>
            </w:pPr>
          </w:p>
        </w:tc>
        <w:tc>
          <w:tcPr>
            <w:tcW w:w="577" w:type="pct"/>
            <w:vAlign w:val="bottom"/>
          </w:tcPr>
          <w:p w14:paraId="39FDB9E5" w14:textId="77777777" w:rsidR="0053704E" w:rsidRPr="00AB5DFA" w:rsidRDefault="0053704E">
            <w:pPr>
              <w:spacing w:line="240" w:lineRule="atLeast"/>
              <w:ind w:left="-110" w:right="-115"/>
              <w:jc w:val="center"/>
              <w:rPr>
                <w:rFonts w:cs="Times New Roman"/>
                <w:sz w:val="20"/>
              </w:rPr>
            </w:pPr>
            <w:r w:rsidRPr="00AB5DFA">
              <w:rPr>
                <w:rFonts w:cs="Times New Roman"/>
                <w:sz w:val="20"/>
              </w:rPr>
              <w:t>in equity</w:t>
            </w:r>
          </w:p>
        </w:tc>
        <w:tc>
          <w:tcPr>
            <w:tcW w:w="141" w:type="pct"/>
            <w:vAlign w:val="bottom"/>
          </w:tcPr>
          <w:p w14:paraId="55D14CFF" w14:textId="77777777" w:rsidR="0053704E" w:rsidRPr="00AB5DFA" w:rsidRDefault="0053704E">
            <w:pPr>
              <w:spacing w:line="240" w:lineRule="atLeast"/>
              <w:ind w:left="-110" w:right="-115"/>
              <w:jc w:val="center"/>
              <w:rPr>
                <w:rFonts w:cs="Times New Roman"/>
                <w:sz w:val="20"/>
              </w:rPr>
            </w:pPr>
          </w:p>
        </w:tc>
        <w:tc>
          <w:tcPr>
            <w:tcW w:w="604" w:type="pct"/>
            <w:vAlign w:val="bottom"/>
          </w:tcPr>
          <w:p w14:paraId="5983C56D" w14:textId="77777777" w:rsidR="0053704E" w:rsidRPr="00AB5DFA" w:rsidRDefault="0053704E">
            <w:pPr>
              <w:spacing w:line="240" w:lineRule="atLeast"/>
              <w:ind w:left="-110" w:right="-115"/>
              <w:jc w:val="center"/>
              <w:rPr>
                <w:rFonts w:cs="Times New Roman"/>
                <w:sz w:val="20"/>
              </w:rPr>
            </w:pPr>
            <w:r w:rsidRPr="00AB5DFA">
              <w:rPr>
                <w:rFonts w:cs="Times New Roman"/>
                <w:sz w:val="20"/>
              </w:rPr>
              <w:t>Financial</w:t>
            </w:r>
          </w:p>
        </w:tc>
        <w:tc>
          <w:tcPr>
            <w:tcW w:w="141" w:type="pct"/>
            <w:vAlign w:val="bottom"/>
          </w:tcPr>
          <w:p w14:paraId="2F39CAEE" w14:textId="77777777" w:rsidR="0053704E" w:rsidRPr="00AB5DFA" w:rsidRDefault="0053704E">
            <w:pPr>
              <w:spacing w:line="240" w:lineRule="atLeast"/>
              <w:ind w:left="-110" w:right="-115"/>
              <w:jc w:val="center"/>
              <w:rPr>
                <w:rFonts w:cs="Times New Roman"/>
                <w:sz w:val="20"/>
              </w:rPr>
            </w:pPr>
          </w:p>
        </w:tc>
        <w:tc>
          <w:tcPr>
            <w:tcW w:w="579" w:type="pct"/>
            <w:vAlign w:val="bottom"/>
          </w:tcPr>
          <w:p w14:paraId="572AC841" w14:textId="77777777" w:rsidR="0053704E" w:rsidRPr="00AB5DFA" w:rsidRDefault="0053704E">
            <w:pPr>
              <w:spacing w:line="240" w:lineRule="atLeast"/>
              <w:ind w:left="-110" w:right="-115"/>
              <w:jc w:val="center"/>
              <w:rPr>
                <w:rFonts w:cs="Times New Roman"/>
                <w:sz w:val="20"/>
              </w:rPr>
            </w:pPr>
          </w:p>
        </w:tc>
      </w:tr>
      <w:tr w:rsidR="0053704E" w:rsidRPr="00AB5DFA" w14:paraId="621E98DE" w14:textId="77777777">
        <w:trPr>
          <w:tblHeader/>
        </w:trPr>
        <w:tc>
          <w:tcPr>
            <w:tcW w:w="1583" w:type="pct"/>
          </w:tcPr>
          <w:p w14:paraId="0AB15A2E" w14:textId="77777777" w:rsidR="0053704E" w:rsidRPr="00AB5DFA" w:rsidRDefault="0053704E">
            <w:pPr>
              <w:spacing w:line="240" w:lineRule="atLeast"/>
              <w:ind w:left="340" w:right="-468" w:hanging="358"/>
              <w:rPr>
                <w:rFonts w:cs="Times New Roman"/>
                <w:b/>
                <w:bCs/>
                <w:i/>
                <w:iCs/>
                <w:sz w:val="20"/>
              </w:rPr>
            </w:pPr>
          </w:p>
        </w:tc>
        <w:tc>
          <w:tcPr>
            <w:tcW w:w="549" w:type="pct"/>
          </w:tcPr>
          <w:p w14:paraId="50DD41CB" w14:textId="77777777" w:rsidR="0053704E" w:rsidRPr="00AB5DFA" w:rsidRDefault="0053704E">
            <w:pPr>
              <w:spacing w:line="240" w:lineRule="atLeast"/>
              <w:ind w:left="-110" w:right="-115"/>
              <w:jc w:val="center"/>
              <w:rPr>
                <w:rFonts w:cs="Times New Roman"/>
                <w:sz w:val="20"/>
              </w:rPr>
            </w:pPr>
            <w:r w:rsidRPr="00AB5DFA">
              <w:rPr>
                <w:rFonts w:cs="Times New Roman"/>
                <w:sz w:val="20"/>
              </w:rPr>
              <w:t>instruments</w:t>
            </w:r>
          </w:p>
        </w:tc>
        <w:tc>
          <w:tcPr>
            <w:tcW w:w="141" w:type="pct"/>
          </w:tcPr>
          <w:p w14:paraId="5331F398" w14:textId="77777777" w:rsidR="0053704E" w:rsidRPr="00AB5DFA" w:rsidRDefault="0053704E">
            <w:pPr>
              <w:spacing w:line="240" w:lineRule="atLeast"/>
              <w:ind w:left="-110" w:right="-115"/>
              <w:jc w:val="center"/>
              <w:rPr>
                <w:rFonts w:cs="Times New Roman"/>
                <w:sz w:val="20"/>
              </w:rPr>
            </w:pPr>
          </w:p>
        </w:tc>
        <w:tc>
          <w:tcPr>
            <w:tcW w:w="560" w:type="pct"/>
            <w:vAlign w:val="bottom"/>
          </w:tcPr>
          <w:p w14:paraId="3E5AE8CF" w14:textId="77777777" w:rsidR="0053704E" w:rsidRPr="00AB5DFA" w:rsidRDefault="0053704E">
            <w:pPr>
              <w:spacing w:line="240" w:lineRule="atLeast"/>
              <w:ind w:left="-110" w:right="-115"/>
              <w:jc w:val="center"/>
              <w:rPr>
                <w:rFonts w:cs="Times New Roman"/>
                <w:sz w:val="20"/>
              </w:rPr>
            </w:pPr>
            <w:r w:rsidRPr="00AB5DFA">
              <w:rPr>
                <w:rFonts w:cs="Times New Roman"/>
                <w:sz w:val="20"/>
              </w:rPr>
              <w:t>instruments</w:t>
            </w:r>
          </w:p>
        </w:tc>
        <w:tc>
          <w:tcPr>
            <w:tcW w:w="125" w:type="pct"/>
            <w:vAlign w:val="bottom"/>
          </w:tcPr>
          <w:p w14:paraId="40A217D4" w14:textId="77777777" w:rsidR="0053704E" w:rsidRPr="00AB5DFA" w:rsidRDefault="0053704E">
            <w:pPr>
              <w:spacing w:line="240" w:lineRule="atLeast"/>
              <w:ind w:left="-110" w:right="-115"/>
              <w:jc w:val="center"/>
              <w:rPr>
                <w:rFonts w:cs="Times New Roman"/>
                <w:sz w:val="20"/>
              </w:rPr>
            </w:pPr>
          </w:p>
        </w:tc>
        <w:tc>
          <w:tcPr>
            <w:tcW w:w="577" w:type="pct"/>
            <w:vAlign w:val="bottom"/>
          </w:tcPr>
          <w:p w14:paraId="2578F68F" w14:textId="77777777" w:rsidR="0053704E" w:rsidRPr="00AB5DFA" w:rsidRDefault="0053704E">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2C979DEC" w14:textId="77777777" w:rsidR="0053704E" w:rsidRPr="00AB5DFA" w:rsidRDefault="0053704E">
            <w:pPr>
              <w:spacing w:line="240" w:lineRule="atLeast"/>
              <w:ind w:left="-110" w:right="-115"/>
              <w:jc w:val="center"/>
              <w:rPr>
                <w:rFonts w:cs="Times New Roman"/>
                <w:sz w:val="20"/>
              </w:rPr>
            </w:pPr>
          </w:p>
        </w:tc>
        <w:tc>
          <w:tcPr>
            <w:tcW w:w="604" w:type="pct"/>
            <w:vAlign w:val="bottom"/>
          </w:tcPr>
          <w:p w14:paraId="4F9235A2" w14:textId="77777777" w:rsidR="0053704E" w:rsidRPr="00AB5DFA" w:rsidRDefault="0053704E">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37206BF5" w14:textId="77777777" w:rsidR="0053704E" w:rsidRPr="00AB5DFA" w:rsidRDefault="0053704E">
            <w:pPr>
              <w:spacing w:line="240" w:lineRule="atLeast"/>
              <w:ind w:left="-110" w:right="-115"/>
              <w:jc w:val="center"/>
              <w:rPr>
                <w:rFonts w:cs="Times New Roman"/>
                <w:sz w:val="20"/>
              </w:rPr>
            </w:pPr>
          </w:p>
        </w:tc>
        <w:tc>
          <w:tcPr>
            <w:tcW w:w="579" w:type="pct"/>
            <w:vAlign w:val="bottom"/>
          </w:tcPr>
          <w:p w14:paraId="71DA6341" w14:textId="77777777" w:rsidR="0053704E" w:rsidRPr="00AB5DFA" w:rsidRDefault="0053704E">
            <w:pPr>
              <w:spacing w:line="240" w:lineRule="atLeast"/>
              <w:ind w:left="-110" w:right="-115"/>
              <w:jc w:val="center"/>
              <w:rPr>
                <w:rFonts w:cs="Times New Roman"/>
                <w:sz w:val="20"/>
              </w:rPr>
            </w:pPr>
          </w:p>
        </w:tc>
      </w:tr>
      <w:tr w:rsidR="0053704E" w:rsidRPr="00AB5DFA" w14:paraId="0C39AF6F" w14:textId="77777777">
        <w:trPr>
          <w:tblHeader/>
        </w:trPr>
        <w:tc>
          <w:tcPr>
            <w:tcW w:w="1583" w:type="pct"/>
          </w:tcPr>
          <w:p w14:paraId="4ADB57FC" w14:textId="77777777" w:rsidR="0053704E" w:rsidRPr="00AB5DFA" w:rsidRDefault="0053704E">
            <w:pPr>
              <w:spacing w:line="240" w:lineRule="atLeast"/>
              <w:ind w:left="340" w:right="-468" w:hanging="358"/>
              <w:rPr>
                <w:rFonts w:cs="Times New Roman"/>
                <w:b/>
                <w:bCs/>
                <w:i/>
                <w:iCs/>
                <w:sz w:val="20"/>
              </w:rPr>
            </w:pPr>
          </w:p>
        </w:tc>
        <w:tc>
          <w:tcPr>
            <w:tcW w:w="549" w:type="pct"/>
          </w:tcPr>
          <w:p w14:paraId="5BCB487E" w14:textId="77777777" w:rsidR="0053704E" w:rsidRPr="00AB5DFA" w:rsidRDefault="0053704E">
            <w:pPr>
              <w:spacing w:line="240" w:lineRule="atLeast"/>
              <w:ind w:left="-110" w:right="-115"/>
              <w:jc w:val="center"/>
              <w:rPr>
                <w:rFonts w:cs="Times New Roman"/>
                <w:sz w:val="20"/>
              </w:rPr>
            </w:pPr>
            <w:r w:rsidRPr="00AB5DFA">
              <w:rPr>
                <w:rFonts w:cs="Times New Roman"/>
                <w:sz w:val="20"/>
              </w:rPr>
              <w:t>measured at</w:t>
            </w:r>
          </w:p>
        </w:tc>
        <w:tc>
          <w:tcPr>
            <w:tcW w:w="141" w:type="pct"/>
          </w:tcPr>
          <w:p w14:paraId="20A903D5" w14:textId="77777777" w:rsidR="0053704E" w:rsidRPr="00AB5DFA" w:rsidRDefault="0053704E">
            <w:pPr>
              <w:spacing w:line="240" w:lineRule="atLeast"/>
              <w:ind w:left="-110" w:right="-115"/>
              <w:jc w:val="center"/>
              <w:rPr>
                <w:rFonts w:cs="Times New Roman"/>
                <w:sz w:val="20"/>
              </w:rPr>
            </w:pPr>
          </w:p>
        </w:tc>
        <w:tc>
          <w:tcPr>
            <w:tcW w:w="560" w:type="pct"/>
            <w:vAlign w:val="bottom"/>
          </w:tcPr>
          <w:p w14:paraId="0F04D81A" w14:textId="77777777" w:rsidR="0053704E" w:rsidRPr="00AB5DFA" w:rsidRDefault="0053704E">
            <w:pPr>
              <w:spacing w:line="240" w:lineRule="atLeast"/>
              <w:ind w:left="-110" w:right="-115"/>
              <w:jc w:val="center"/>
              <w:rPr>
                <w:rFonts w:cs="Times New Roman"/>
                <w:sz w:val="20"/>
              </w:rPr>
            </w:pPr>
            <w:r w:rsidRPr="00AB5DFA">
              <w:rPr>
                <w:rFonts w:cs="Times New Roman"/>
                <w:sz w:val="20"/>
              </w:rPr>
              <w:t>measured at</w:t>
            </w:r>
          </w:p>
        </w:tc>
        <w:tc>
          <w:tcPr>
            <w:tcW w:w="125" w:type="pct"/>
            <w:vAlign w:val="bottom"/>
          </w:tcPr>
          <w:p w14:paraId="47E30921" w14:textId="77777777" w:rsidR="0053704E" w:rsidRPr="00AB5DFA" w:rsidRDefault="0053704E">
            <w:pPr>
              <w:spacing w:line="240" w:lineRule="atLeast"/>
              <w:ind w:left="-110" w:right="-115"/>
              <w:jc w:val="center"/>
              <w:rPr>
                <w:rFonts w:cs="Times New Roman"/>
                <w:sz w:val="20"/>
              </w:rPr>
            </w:pPr>
          </w:p>
        </w:tc>
        <w:tc>
          <w:tcPr>
            <w:tcW w:w="577" w:type="pct"/>
            <w:vAlign w:val="bottom"/>
          </w:tcPr>
          <w:p w14:paraId="6BE20CDB" w14:textId="77777777" w:rsidR="0053704E" w:rsidRPr="00AB5DFA" w:rsidRDefault="0053704E">
            <w:pPr>
              <w:spacing w:line="240" w:lineRule="atLeast"/>
              <w:ind w:left="-110" w:right="-115"/>
              <w:jc w:val="center"/>
              <w:rPr>
                <w:rFonts w:cs="Times New Roman"/>
                <w:sz w:val="20"/>
              </w:rPr>
            </w:pPr>
            <w:r w:rsidRPr="00AB5DFA">
              <w:rPr>
                <w:rFonts w:cs="Times New Roman"/>
                <w:sz w:val="20"/>
              </w:rPr>
              <w:t>designated at</w:t>
            </w:r>
          </w:p>
        </w:tc>
        <w:tc>
          <w:tcPr>
            <w:tcW w:w="141" w:type="pct"/>
            <w:vAlign w:val="bottom"/>
          </w:tcPr>
          <w:p w14:paraId="5A140D8A" w14:textId="77777777" w:rsidR="0053704E" w:rsidRPr="00AB5DFA" w:rsidRDefault="0053704E">
            <w:pPr>
              <w:spacing w:line="240" w:lineRule="atLeast"/>
              <w:ind w:left="-110" w:right="-115"/>
              <w:jc w:val="center"/>
              <w:rPr>
                <w:rFonts w:cs="Times New Roman"/>
                <w:sz w:val="20"/>
              </w:rPr>
            </w:pPr>
          </w:p>
        </w:tc>
        <w:tc>
          <w:tcPr>
            <w:tcW w:w="604" w:type="pct"/>
            <w:vAlign w:val="bottom"/>
          </w:tcPr>
          <w:p w14:paraId="4E585B32" w14:textId="77777777" w:rsidR="0053704E" w:rsidRPr="00AB5DFA" w:rsidRDefault="0053704E">
            <w:pPr>
              <w:spacing w:line="240" w:lineRule="atLeast"/>
              <w:ind w:left="-110" w:right="-115"/>
              <w:jc w:val="center"/>
              <w:rPr>
                <w:rFonts w:cs="Times New Roman"/>
                <w:sz w:val="20"/>
              </w:rPr>
            </w:pPr>
            <w:r w:rsidRPr="00AB5DFA">
              <w:rPr>
                <w:rFonts w:cs="Times New Roman"/>
                <w:sz w:val="20"/>
              </w:rPr>
              <w:t>measured at</w:t>
            </w:r>
          </w:p>
        </w:tc>
        <w:tc>
          <w:tcPr>
            <w:tcW w:w="141" w:type="pct"/>
            <w:vAlign w:val="bottom"/>
          </w:tcPr>
          <w:p w14:paraId="2EAF74DE" w14:textId="77777777" w:rsidR="0053704E" w:rsidRPr="00AB5DFA" w:rsidRDefault="0053704E">
            <w:pPr>
              <w:spacing w:line="240" w:lineRule="atLeast"/>
              <w:ind w:left="-110" w:right="-115"/>
              <w:jc w:val="center"/>
              <w:rPr>
                <w:rFonts w:cs="Times New Roman"/>
                <w:sz w:val="20"/>
              </w:rPr>
            </w:pPr>
          </w:p>
        </w:tc>
        <w:tc>
          <w:tcPr>
            <w:tcW w:w="579" w:type="pct"/>
            <w:vAlign w:val="bottom"/>
          </w:tcPr>
          <w:p w14:paraId="1C232B1D" w14:textId="77777777" w:rsidR="0053704E" w:rsidRPr="00AB5DFA" w:rsidRDefault="0053704E">
            <w:pPr>
              <w:spacing w:line="240" w:lineRule="atLeast"/>
              <w:ind w:left="-110" w:right="-115"/>
              <w:jc w:val="center"/>
              <w:rPr>
                <w:rFonts w:cs="Times New Roman"/>
                <w:sz w:val="20"/>
              </w:rPr>
            </w:pPr>
          </w:p>
        </w:tc>
      </w:tr>
      <w:tr w:rsidR="0053704E" w:rsidRPr="00AB5DFA" w14:paraId="60C318A8" w14:textId="77777777">
        <w:trPr>
          <w:tblHeader/>
        </w:trPr>
        <w:tc>
          <w:tcPr>
            <w:tcW w:w="1583" w:type="pct"/>
          </w:tcPr>
          <w:p w14:paraId="1C0BFC22" w14:textId="77777777" w:rsidR="0053704E" w:rsidRPr="00AB5DFA" w:rsidRDefault="0053704E">
            <w:pPr>
              <w:spacing w:line="240" w:lineRule="atLeast"/>
              <w:ind w:left="340" w:right="-468" w:hanging="358"/>
              <w:rPr>
                <w:rFonts w:cs="Times New Roman"/>
                <w:b/>
                <w:bCs/>
                <w:i/>
                <w:iCs/>
                <w:sz w:val="20"/>
              </w:rPr>
            </w:pPr>
          </w:p>
        </w:tc>
        <w:tc>
          <w:tcPr>
            <w:tcW w:w="549" w:type="pct"/>
          </w:tcPr>
          <w:p w14:paraId="12D470C8" w14:textId="77777777" w:rsidR="0053704E" w:rsidRPr="00AB5DFA" w:rsidRDefault="0053704E">
            <w:pPr>
              <w:spacing w:line="240" w:lineRule="atLeast"/>
              <w:ind w:left="-110" w:right="-115"/>
              <w:jc w:val="center"/>
              <w:rPr>
                <w:rFonts w:cs="Times New Roman"/>
                <w:sz w:val="20"/>
              </w:rPr>
            </w:pPr>
            <w:r w:rsidRPr="00AB5DFA">
              <w:rPr>
                <w:rFonts w:cs="Times New Roman"/>
                <w:sz w:val="20"/>
              </w:rPr>
              <w:t>FVTPL</w:t>
            </w:r>
          </w:p>
        </w:tc>
        <w:tc>
          <w:tcPr>
            <w:tcW w:w="141" w:type="pct"/>
          </w:tcPr>
          <w:p w14:paraId="7AF7669E" w14:textId="77777777" w:rsidR="0053704E" w:rsidRPr="00AB5DFA" w:rsidRDefault="0053704E">
            <w:pPr>
              <w:spacing w:line="240" w:lineRule="atLeast"/>
              <w:ind w:left="-110" w:right="-115"/>
              <w:jc w:val="center"/>
              <w:rPr>
                <w:rFonts w:cs="Times New Roman"/>
                <w:sz w:val="20"/>
              </w:rPr>
            </w:pPr>
          </w:p>
        </w:tc>
        <w:tc>
          <w:tcPr>
            <w:tcW w:w="560" w:type="pct"/>
            <w:vAlign w:val="bottom"/>
          </w:tcPr>
          <w:p w14:paraId="0028C3EC" w14:textId="77777777" w:rsidR="0053704E" w:rsidRPr="00AB5DFA" w:rsidRDefault="0053704E">
            <w:pPr>
              <w:spacing w:line="240" w:lineRule="atLeast"/>
              <w:ind w:left="-110" w:right="-115"/>
              <w:jc w:val="center"/>
              <w:rPr>
                <w:rFonts w:cs="Times New Roman"/>
                <w:sz w:val="20"/>
              </w:rPr>
            </w:pPr>
            <w:r w:rsidRPr="00AB5DFA">
              <w:rPr>
                <w:rFonts w:cs="Times New Roman"/>
                <w:sz w:val="20"/>
              </w:rPr>
              <w:t>FVOCI</w:t>
            </w:r>
          </w:p>
        </w:tc>
        <w:tc>
          <w:tcPr>
            <w:tcW w:w="125" w:type="pct"/>
            <w:vAlign w:val="bottom"/>
          </w:tcPr>
          <w:p w14:paraId="36F0E66A" w14:textId="77777777" w:rsidR="0053704E" w:rsidRPr="00AB5DFA" w:rsidRDefault="0053704E">
            <w:pPr>
              <w:spacing w:line="240" w:lineRule="atLeast"/>
              <w:ind w:left="-110" w:right="-115"/>
              <w:jc w:val="center"/>
              <w:rPr>
                <w:rFonts w:cs="Times New Roman"/>
                <w:sz w:val="20"/>
              </w:rPr>
            </w:pPr>
          </w:p>
        </w:tc>
        <w:tc>
          <w:tcPr>
            <w:tcW w:w="577" w:type="pct"/>
            <w:vAlign w:val="bottom"/>
          </w:tcPr>
          <w:p w14:paraId="52C43465" w14:textId="77777777" w:rsidR="0053704E" w:rsidRPr="00AB5DFA" w:rsidRDefault="0053704E">
            <w:pPr>
              <w:spacing w:line="240" w:lineRule="atLeast"/>
              <w:ind w:left="-110" w:right="-115"/>
              <w:jc w:val="center"/>
              <w:rPr>
                <w:rFonts w:cs="Times New Roman"/>
                <w:sz w:val="20"/>
              </w:rPr>
            </w:pPr>
            <w:r w:rsidRPr="00AB5DFA">
              <w:rPr>
                <w:rFonts w:cs="Times New Roman"/>
                <w:sz w:val="20"/>
              </w:rPr>
              <w:t>FVOCI</w:t>
            </w:r>
          </w:p>
        </w:tc>
        <w:tc>
          <w:tcPr>
            <w:tcW w:w="141" w:type="pct"/>
            <w:vAlign w:val="bottom"/>
          </w:tcPr>
          <w:p w14:paraId="4C1ADE48" w14:textId="77777777" w:rsidR="0053704E" w:rsidRPr="00AB5DFA" w:rsidRDefault="0053704E">
            <w:pPr>
              <w:spacing w:line="240" w:lineRule="atLeast"/>
              <w:ind w:left="-110" w:right="-115"/>
              <w:jc w:val="center"/>
              <w:rPr>
                <w:rFonts w:cs="Times New Roman"/>
                <w:sz w:val="20"/>
              </w:rPr>
            </w:pPr>
          </w:p>
        </w:tc>
        <w:tc>
          <w:tcPr>
            <w:tcW w:w="604" w:type="pct"/>
            <w:vAlign w:val="bottom"/>
          </w:tcPr>
          <w:p w14:paraId="3DCE56F5" w14:textId="77777777" w:rsidR="0053704E" w:rsidRPr="00AB5DFA" w:rsidRDefault="0053704E">
            <w:pPr>
              <w:spacing w:line="240" w:lineRule="atLeast"/>
              <w:ind w:left="-110" w:right="-115"/>
              <w:jc w:val="center"/>
              <w:rPr>
                <w:rFonts w:cs="Times New Roman"/>
                <w:sz w:val="20"/>
              </w:rPr>
            </w:pPr>
            <w:r w:rsidRPr="00AB5DFA">
              <w:rPr>
                <w:rFonts w:cs="Times New Roman"/>
                <w:sz w:val="20"/>
              </w:rPr>
              <w:t>amortised cost</w:t>
            </w:r>
          </w:p>
        </w:tc>
        <w:tc>
          <w:tcPr>
            <w:tcW w:w="141" w:type="pct"/>
            <w:vAlign w:val="bottom"/>
          </w:tcPr>
          <w:p w14:paraId="2FEAD6F0" w14:textId="77777777" w:rsidR="0053704E" w:rsidRPr="00AB5DFA" w:rsidRDefault="0053704E">
            <w:pPr>
              <w:spacing w:line="240" w:lineRule="atLeast"/>
              <w:ind w:left="-110" w:right="-115"/>
              <w:jc w:val="center"/>
              <w:rPr>
                <w:rFonts w:cs="Times New Roman"/>
                <w:sz w:val="20"/>
              </w:rPr>
            </w:pPr>
          </w:p>
        </w:tc>
        <w:tc>
          <w:tcPr>
            <w:tcW w:w="579" w:type="pct"/>
            <w:vAlign w:val="bottom"/>
          </w:tcPr>
          <w:p w14:paraId="5F44782C" w14:textId="77777777" w:rsidR="0053704E" w:rsidRPr="00AB5DFA" w:rsidRDefault="0053704E">
            <w:pPr>
              <w:spacing w:line="240" w:lineRule="atLeast"/>
              <w:ind w:left="-110" w:right="-115"/>
              <w:jc w:val="center"/>
              <w:rPr>
                <w:rFonts w:cs="Times New Roman"/>
                <w:sz w:val="20"/>
              </w:rPr>
            </w:pPr>
            <w:r w:rsidRPr="00AB5DFA">
              <w:rPr>
                <w:rFonts w:cs="Times New Roman"/>
                <w:sz w:val="20"/>
              </w:rPr>
              <w:t>Total</w:t>
            </w:r>
          </w:p>
        </w:tc>
      </w:tr>
      <w:tr w:rsidR="0053704E" w:rsidRPr="00AB5DFA" w14:paraId="23984CDF" w14:textId="77777777">
        <w:trPr>
          <w:tblHeader/>
        </w:trPr>
        <w:tc>
          <w:tcPr>
            <w:tcW w:w="1583" w:type="pct"/>
          </w:tcPr>
          <w:p w14:paraId="3795DBB8" w14:textId="77777777" w:rsidR="0053704E" w:rsidRPr="00AB5DFA" w:rsidRDefault="0053704E">
            <w:pPr>
              <w:spacing w:line="240" w:lineRule="atLeast"/>
              <w:ind w:left="340" w:right="-468" w:hanging="358"/>
              <w:rPr>
                <w:rFonts w:cs="Times New Roman"/>
                <w:b/>
                <w:bCs/>
                <w:i/>
                <w:iCs/>
                <w:sz w:val="20"/>
              </w:rPr>
            </w:pPr>
          </w:p>
        </w:tc>
        <w:tc>
          <w:tcPr>
            <w:tcW w:w="3417" w:type="pct"/>
            <w:gridSpan w:val="9"/>
          </w:tcPr>
          <w:p w14:paraId="0B1AF0E6" w14:textId="77777777" w:rsidR="0053704E" w:rsidRPr="00AB5DFA" w:rsidRDefault="0053704E">
            <w:pPr>
              <w:tabs>
                <w:tab w:val="decimal" w:pos="819"/>
              </w:tabs>
              <w:spacing w:line="240" w:lineRule="atLeast"/>
              <w:ind w:left="-108"/>
              <w:jc w:val="center"/>
              <w:rPr>
                <w:rFonts w:cs="Times New Roman"/>
                <w:sz w:val="20"/>
              </w:rPr>
            </w:pPr>
            <w:r w:rsidRPr="00AB5DFA">
              <w:rPr>
                <w:rFonts w:cs="Times New Roman"/>
                <w:i/>
                <w:iCs/>
                <w:color w:val="000000"/>
                <w:sz w:val="20"/>
              </w:rPr>
              <w:t>(in thousand Baht)</w:t>
            </w:r>
          </w:p>
        </w:tc>
      </w:tr>
      <w:tr w:rsidR="0053704E" w:rsidRPr="00AB5DFA" w14:paraId="249C7778" w14:textId="77777777">
        <w:tc>
          <w:tcPr>
            <w:tcW w:w="1583" w:type="pct"/>
          </w:tcPr>
          <w:p w14:paraId="24C9CC06" w14:textId="77777777" w:rsidR="0053704E" w:rsidRPr="00AB5DFA" w:rsidRDefault="0053704E">
            <w:pPr>
              <w:spacing w:line="240" w:lineRule="atLeast"/>
              <w:ind w:left="340" w:right="-468" w:hanging="358"/>
              <w:rPr>
                <w:rFonts w:cs="Times New Roman"/>
                <w:b/>
                <w:bCs/>
                <w:i/>
                <w:iCs/>
                <w:sz w:val="20"/>
              </w:rPr>
            </w:pPr>
            <w:r w:rsidRPr="00AB5DFA">
              <w:rPr>
                <w:rFonts w:cs="Times New Roman"/>
                <w:b/>
                <w:bCs/>
                <w:i/>
                <w:iCs/>
                <w:sz w:val="20"/>
              </w:rPr>
              <w:t>Financial assets</w:t>
            </w:r>
          </w:p>
        </w:tc>
        <w:tc>
          <w:tcPr>
            <w:tcW w:w="549" w:type="pct"/>
          </w:tcPr>
          <w:p w14:paraId="6CA4C0D1" w14:textId="77777777" w:rsidR="0053704E" w:rsidRPr="00AB5DFA" w:rsidRDefault="0053704E">
            <w:pPr>
              <w:tabs>
                <w:tab w:val="decimal" w:pos="997"/>
              </w:tabs>
              <w:spacing w:line="240" w:lineRule="atLeast"/>
              <w:ind w:left="-110" w:right="-20"/>
              <w:rPr>
                <w:rFonts w:cs="Times New Roman"/>
                <w:i/>
                <w:iCs/>
                <w:sz w:val="20"/>
              </w:rPr>
            </w:pPr>
          </w:p>
        </w:tc>
        <w:tc>
          <w:tcPr>
            <w:tcW w:w="141" w:type="pct"/>
          </w:tcPr>
          <w:p w14:paraId="07860C70" w14:textId="77777777" w:rsidR="0053704E" w:rsidRPr="00AB5DFA" w:rsidRDefault="0053704E">
            <w:pPr>
              <w:tabs>
                <w:tab w:val="decimal" w:pos="997"/>
              </w:tabs>
              <w:spacing w:line="240" w:lineRule="atLeast"/>
              <w:ind w:left="-110" w:right="-20"/>
              <w:rPr>
                <w:rFonts w:cs="Times New Roman"/>
                <w:b/>
                <w:bCs/>
                <w:i/>
                <w:iCs/>
                <w:sz w:val="20"/>
              </w:rPr>
            </w:pPr>
          </w:p>
        </w:tc>
        <w:tc>
          <w:tcPr>
            <w:tcW w:w="560" w:type="pct"/>
          </w:tcPr>
          <w:p w14:paraId="3C97D790" w14:textId="77777777" w:rsidR="0053704E" w:rsidRPr="00AB5DFA" w:rsidRDefault="0053704E">
            <w:pPr>
              <w:tabs>
                <w:tab w:val="decimal" w:pos="997"/>
              </w:tabs>
              <w:spacing w:line="240" w:lineRule="atLeast"/>
              <w:ind w:left="-110" w:right="-20"/>
              <w:rPr>
                <w:rFonts w:cs="Times New Roman"/>
                <w:b/>
                <w:bCs/>
                <w:i/>
                <w:iCs/>
                <w:sz w:val="20"/>
              </w:rPr>
            </w:pPr>
          </w:p>
        </w:tc>
        <w:tc>
          <w:tcPr>
            <w:tcW w:w="125" w:type="pct"/>
          </w:tcPr>
          <w:p w14:paraId="283595F7" w14:textId="77777777" w:rsidR="0053704E" w:rsidRPr="00AB5DFA" w:rsidRDefault="0053704E">
            <w:pPr>
              <w:tabs>
                <w:tab w:val="decimal" w:pos="997"/>
              </w:tabs>
              <w:spacing w:line="240" w:lineRule="atLeast"/>
              <w:ind w:left="-110" w:right="-20"/>
              <w:rPr>
                <w:rFonts w:cs="Times New Roman"/>
                <w:b/>
                <w:bCs/>
                <w:i/>
                <w:iCs/>
                <w:sz w:val="20"/>
              </w:rPr>
            </w:pPr>
          </w:p>
        </w:tc>
        <w:tc>
          <w:tcPr>
            <w:tcW w:w="577" w:type="pct"/>
          </w:tcPr>
          <w:p w14:paraId="2AC6F8BA" w14:textId="77777777" w:rsidR="0053704E" w:rsidRPr="00AB5DFA" w:rsidRDefault="0053704E">
            <w:pPr>
              <w:tabs>
                <w:tab w:val="decimal" w:pos="997"/>
              </w:tabs>
              <w:spacing w:line="240" w:lineRule="atLeast"/>
              <w:ind w:left="-110" w:right="-20"/>
              <w:rPr>
                <w:rFonts w:cs="Times New Roman"/>
                <w:b/>
                <w:bCs/>
                <w:i/>
                <w:iCs/>
                <w:sz w:val="20"/>
              </w:rPr>
            </w:pPr>
          </w:p>
        </w:tc>
        <w:tc>
          <w:tcPr>
            <w:tcW w:w="141" w:type="pct"/>
          </w:tcPr>
          <w:p w14:paraId="2E40C2CD" w14:textId="77777777" w:rsidR="0053704E" w:rsidRPr="00AB5DFA" w:rsidRDefault="0053704E">
            <w:pPr>
              <w:tabs>
                <w:tab w:val="decimal" w:pos="997"/>
              </w:tabs>
              <w:spacing w:line="240" w:lineRule="atLeast"/>
              <w:ind w:left="-110" w:right="-20"/>
              <w:rPr>
                <w:rFonts w:cs="Times New Roman"/>
                <w:b/>
                <w:bCs/>
                <w:i/>
                <w:iCs/>
                <w:sz w:val="20"/>
              </w:rPr>
            </w:pPr>
          </w:p>
        </w:tc>
        <w:tc>
          <w:tcPr>
            <w:tcW w:w="604" w:type="pct"/>
          </w:tcPr>
          <w:p w14:paraId="057DF40A" w14:textId="77777777" w:rsidR="0053704E" w:rsidRPr="00AB5DFA" w:rsidRDefault="0053704E">
            <w:pPr>
              <w:tabs>
                <w:tab w:val="decimal" w:pos="997"/>
              </w:tabs>
              <w:spacing w:line="240" w:lineRule="atLeast"/>
              <w:ind w:left="-110" w:right="-20"/>
              <w:rPr>
                <w:rFonts w:cs="Times New Roman"/>
                <w:b/>
                <w:bCs/>
                <w:i/>
                <w:iCs/>
                <w:sz w:val="20"/>
              </w:rPr>
            </w:pPr>
          </w:p>
        </w:tc>
        <w:tc>
          <w:tcPr>
            <w:tcW w:w="141" w:type="pct"/>
          </w:tcPr>
          <w:p w14:paraId="4C07D4A3" w14:textId="77777777" w:rsidR="0053704E" w:rsidRPr="00AB5DFA" w:rsidRDefault="0053704E">
            <w:pPr>
              <w:tabs>
                <w:tab w:val="decimal" w:pos="997"/>
              </w:tabs>
              <w:spacing w:line="240" w:lineRule="atLeast"/>
              <w:ind w:left="-110" w:right="-20"/>
              <w:rPr>
                <w:rFonts w:cs="Times New Roman"/>
                <w:b/>
                <w:bCs/>
                <w:i/>
                <w:iCs/>
                <w:sz w:val="20"/>
              </w:rPr>
            </w:pPr>
          </w:p>
        </w:tc>
        <w:tc>
          <w:tcPr>
            <w:tcW w:w="579" w:type="pct"/>
            <w:vAlign w:val="bottom"/>
          </w:tcPr>
          <w:p w14:paraId="6375431C" w14:textId="77777777" w:rsidR="0053704E" w:rsidRPr="00AB5DFA" w:rsidRDefault="0053704E">
            <w:pPr>
              <w:tabs>
                <w:tab w:val="decimal" w:pos="997"/>
              </w:tabs>
              <w:spacing w:line="240" w:lineRule="atLeast"/>
              <w:ind w:left="-110" w:right="-20"/>
              <w:rPr>
                <w:rFonts w:cs="Times New Roman"/>
                <w:b/>
                <w:bCs/>
                <w:i/>
                <w:iCs/>
                <w:sz w:val="20"/>
              </w:rPr>
            </w:pPr>
          </w:p>
        </w:tc>
      </w:tr>
      <w:tr w:rsidR="0053704E" w:rsidRPr="005F213F" w14:paraId="319C2366" w14:textId="77777777">
        <w:tc>
          <w:tcPr>
            <w:tcW w:w="1583" w:type="pct"/>
          </w:tcPr>
          <w:p w14:paraId="219FF875" w14:textId="77777777" w:rsidR="0053704E" w:rsidRPr="00AB5DFA" w:rsidRDefault="0053704E">
            <w:pPr>
              <w:spacing w:line="240" w:lineRule="atLeast"/>
              <w:ind w:left="340" w:right="-468" w:hanging="358"/>
              <w:rPr>
                <w:rFonts w:cs="Times New Roman"/>
                <w:b/>
                <w:bCs/>
                <w:i/>
                <w:iCs/>
                <w:sz w:val="20"/>
              </w:rPr>
            </w:pPr>
            <w:r w:rsidRPr="00AB5DFA">
              <w:rPr>
                <w:rFonts w:cs="Times New Roman"/>
                <w:sz w:val="20"/>
              </w:rPr>
              <w:t>Cash</w:t>
            </w:r>
          </w:p>
        </w:tc>
        <w:tc>
          <w:tcPr>
            <w:tcW w:w="549" w:type="pct"/>
          </w:tcPr>
          <w:p w14:paraId="110B6D62"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E700A03"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Pr>
          <w:p w14:paraId="2B3D04E2" w14:textId="77777777" w:rsidR="0053704E" w:rsidRPr="005F213F" w:rsidRDefault="0053704E">
            <w:pPr>
              <w:tabs>
                <w:tab w:val="decimal" w:pos="997"/>
              </w:tabs>
              <w:spacing w:line="240" w:lineRule="atLeast"/>
              <w:ind w:left="-110" w:right="-20"/>
              <w:rPr>
                <w:rFonts w:cs="Times New Roman"/>
                <w:b/>
                <w:bCs/>
                <w:i/>
                <w:iCs/>
                <w:sz w:val="20"/>
              </w:rPr>
            </w:pPr>
            <w:r w:rsidRPr="0093239C">
              <w:rPr>
                <w:color w:val="000000"/>
                <w:sz w:val="20"/>
              </w:rPr>
              <w:t>-</w:t>
            </w:r>
          </w:p>
        </w:tc>
        <w:tc>
          <w:tcPr>
            <w:tcW w:w="125" w:type="pct"/>
          </w:tcPr>
          <w:p w14:paraId="5EF12C3D" w14:textId="77777777" w:rsidR="0053704E" w:rsidRPr="005F213F" w:rsidRDefault="0053704E">
            <w:pPr>
              <w:tabs>
                <w:tab w:val="decimal" w:pos="997"/>
              </w:tabs>
              <w:spacing w:line="240" w:lineRule="atLeast"/>
              <w:ind w:left="-110" w:right="-20"/>
              <w:rPr>
                <w:rFonts w:cs="Times New Roman"/>
                <w:b/>
                <w:bCs/>
                <w:i/>
                <w:iCs/>
                <w:sz w:val="20"/>
              </w:rPr>
            </w:pPr>
          </w:p>
        </w:tc>
        <w:tc>
          <w:tcPr>
            <w:tcW w:w="577" w:type="pct"/>
          </w:tcPr>
          <w:p w14:paraId="653B0DB4" w14:textId="77777777" w:rsidR="0053704E" w:rsidRPr="005F213F" w:rsidRDefault="0053704E">
            <w:pPr>
              <w:tabs>
                <w:tab w:val="decimal" w:pos="997"/>
              </w:tabs>
              <w:spacing w:line="240" w:lineRule="atLeast"/>
              <w:ind w:left="-110" w:right="-20"/>
              <w:rPr>
                <w:rFonts w:cs="Times New Roman"/>
                <w:b/>
                <w:bCs/>
                <w:i/>
                <w:iCs/>
                <w:sz w:val="20"/>
              </w:rPr>
            </w:pPr>
            <w:r w:rsidRPr="0093239C">
              <w:rPr>
                <w:color w:val="000000"/>
                <w:sz w:val="20"/>
              </w:rPr>
              <w:t>-</w:t>
            </w:r>
          </w:p>
        </w:tc>
        <w:tc>
          <w:tcPr>
            <w:tcW w:w="141" w:type="pct"/>
          </w:tcPr>
          <w:p w14:paraId="2589A1A9" w14:textId="77777777" w:rsidR="0053704E" w:rsidRPr="005F213F" w:rsidRDefault="0053704E">
            <w:pPr>
              <w:tabs>
                <w:tab w:val="decimal" w:pos="997"/>
              </w:tabs>
              <w:spacing w:line="240" w:lineRule="atLeast"/>
              <w:ind w:left="-110" w:right="-20"/>
              <w:rPr>
                <w:rFonts w:cs="Times New Roman"/>
                <w:b/>
                <w:bCs/>
                <w:i/>
                <w:iCs/>
                <w:sz w:val="20"/>
              </w:rPr>
            </w:pPr>
          </w:p>
        </w:tc>
        <w:tc>
          <w:tcPr>
            <w:tcW w:w="604" w:type="pct"/>
          </w:tcPr>
          <w:p w14:paraId="2C0BA01F" w14:textId="77777777" w:rsidR="0053704E" w:rsidRPr="005F213F" w:rsidRDefault="0053704E">
            <w:pPr>
              <w:tabs>
                <w:tab w:val="decimal" w:pos="997"/>
              </w:tabs>
              <w:spacing w:line="240" w:lineRule="atLeast"/>
              <w:ind w:left="-110" w:right="-20"/>
              <w:rPr>
                <w:rFonts w:cs="Times New Roman"/>
                <w:b/>
                <w:bCs/>
                <w:i/>
                <w:iCs/>
                <w:sz w:val="20"/>
              </w:rPr>
            </w:pPr>
            <w:r w:rsidRPr="0093239C">
              <w:rPr>
                <w:color w:val="000000"/>
                <w:sz w:val="20"/>
              </w:rPr>
              <w:t>5</w:t>
            </w:r>
            <w:r>
              <w:rPr>
                <w:color w:val="000000"/>
                <w:sz w:val="20"/>
              </w:rPr>
              <w:t>35,223</w:t>
            </w:r>
          </w:p>
        </w:tc>
        <w:tc>
          <w:tcPr>
            <w:tcW w:w="141" w:type="pct"/>
          </w:tcPr>
          <w:p w14:paraId="550A82ED" w14:textId="77777777" w:rsidR="0053704E" w:rsidRPr="005F213F" w:rsidRDefault="0053704E">
            <w:pPr>
              <w:tabs>
                <w:tab w:val="decimal" w:pos="997"/>
              </w:tabs>
              <w:spacing w:line="240" w:lineRule="atLeast"/>
              <w:ind w:left="-110" w:right="-20"/>
              <w:rPr>
                <w:rFonts w:cs="Times New Roman"/>
                <w:b/>
                <w:bCs/>
                <w:i/>
                <w:iCs/>
                <w:sz w:val="20"/>
              </w:rPr>
            </w:pPr>
          </w:p>
        </w:tc>
        <w:tc>
          <w:tcPr>
            <w:tcW w:w="579" w:type="pct"/>
          </w:tcPr>
          <w:p w14:paraId="0F4DAABF" w14:textId="77777777" w:rsidR="0053704E" w:rsidRPr="005F213F" w:rsidRDefault="0053704E">
            <w:pPr>
              <w:tabs>
                <w:tab w:val="decimal" w:pos="997"/>
              </w:tabs>
              <w:spacing w:line="240" w:lineRule="atLeast"/>
              <w:ind w:left="-110" w:right="-20"/>
              <w:rPr>
                <w:rFonts w:cs="Times New Roman"/>
                <w:b/>
                <w:bCs/>
                <w:i/>
                <w:iCs/>
                <w:sz w:val="20"/>
              </w:rPr>
            </w:pPr>
            <w:r w:rsidRPr="0093239C">
              <w:rPr>
                <w:color w:val="000000"/>
                <w:sz w:val="20"/>
              </w:rPr>
              <w:t>5</w:t>
            </w:r>
            <w:r>
              <w:rPr>
                <w:color w:val="000000"/>
                <w:sz w:val="20"/>
              </w:rPr>
              <w:t>35,223</w:t>
            </w:r>
          </w:p>
        </w:tc>
      </w:tr>
      <w:tr w:rsidR="0053704E" w:rsidRPr="005F213F" w14:paraId="04F9E7B1" w14:textId="77777777">
        <w:tc>
          <w:tcPr>
            <w:tcW w:w="1583" w:type="pct"/>
          </w:tcPr>
          <w:p w14:paraId="4E06DADE" w14:textId="77777777" w:rsidR="0053704E" w:rsidRPr="00AB5DFA" w:rsidRDefault="0053704E">
            <w:pPr>
              <w:spacing w:line="240" w:lineRule="atLeast"/>
              <w:ind w:left="340" w:right="-110" w:hanging="358"/>
              <w:rPr>
                <w:rFonts w:cs="Times New Roman"/>
                <w:sz w:val="20"/>
              </w:rPr>
            </w:pPr>
            <w:r w:rsidRPr="00AB5DFA">
              <w:rPr>
                <w:rFonts w:cs="Times New Roman"/>
                <w:sz w:val="20"/>
              </w:rPr>
              <w:t xml:space="preserve">Interbank and money </w:t>
            </w:r>
          </w:p>
        </w:tc>
        <w:tc>
          <w:tcPr>
            <w:tcW w:w="549" w:type="pct"/>
          </w:tcPr>
          <w:p w14:paraId="7807562E" w14:textId="77777777" w:rsidR="0053704E" w:rsidRPr="005F213F" w:rsidRDefault="0053704E">
            <w:pPr>
              <w:tabs>
                <w:tab w:val="decimal" w:pos="997"/>
              </w:tabs>
              <w:spacing w:line="240" w:lineRule="atLeast"/>
              <w:ind w:left="-110" w:right="-20"/>
              <w:rPr>
                <w:rFonts w:cs="Times New Roman"/>
                <w:color w:val="000000"/>
                <w:sz w:val="20"/>
              </w:rPr>
            </w:pPr>
          </w:p>
        </w:tc>
        <w:tc>
          <w:tcPr>
            <w:tcW w:w="141" w:type="pct"/>
          </w:tcPr>
          <w:p w14:paraId="4C821341"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Pr>
          <w:p w14:paraId="352977DC" w14:textId="77777777" w:rsidR="0053704E" w:rsidRPr="005F213F" w:rsidRDefault="0053704E">
            <w:pPr>
              <w:tabs>
                <w:tab w:val="decimal" w:pos="997"/>
              </w:tabs>
              <w:spacing w:line="240" w:lineRule="atLeast"/>
              <w:ind w:left="-110" w:right="-20"/>
              <w:rPr>
                <w:rFonts w:cs="Times New Roman"/>
                <w:color w:val="000000"/>
                <w:sz w:val="20"/>
              </w:rPr>
            </w:pPr>
          </w:p>
        </w:tc>
        <w:tc>
          <w:tcPr>
            <w:tcW w:w="125" w:type="pct"/>
          </w:tcPr>
          <w:p w14:paraId="12E80532"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Pr>
          <w:p w14:paraId="6A1C1392" w14:textId="77777777" w:rsidR="0053704E" w:rsidRPr="005F213F" w:rsidRDefault="0053704E">
            <w:pPr>
              <w:tabs>
                <w:tab w:val="decimal" w:pos="997"/>
              </w:tabs>
              <w:spacing w:line="240" w:lineRule="atLeast"/>
              <w:ind w:left="-110" w:right="-20"/>
              <w:rPr>
                <w:rFonts w:cs="Times New Roman"/>
                <w:color w:val="000000"/>
                <w:sz w:val="20"/>
              </w:rPr>
            </w:pPr>
          </w:p>
        </w:tc>
        <w:tc>
          <w:tcPr>
            <w:tcW w:w="141" w:type="pct"/>
          </w:tcPr>
          <w:p w14:paraId="5227C206"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Pr>
          <w:p w14:paraId="5A4B2EEE" w14:textId="77777777" w:rsidR="0053704E" w:rsidRPr="005F213F" w:rsidRDefault="0053704E">
            <w:pPr>
              <w:tabs>
                <w:tab w:val="decimal" w:pos="997"/>
              </w:tabs>
              <w:spacing w:line="240" w:lineRule="atLeast"/>
              <w:ind w:left="-110" w:right="-20"/>
              <w:rPr>
                <w:rFonts w:cs="Times New Roman"/>
                <w:color w:val="000000"/>
                <w:sz w:val="20"/>
              </w:rPr>
            </w:pPr>
          </w:p>
        </w:tc>
        <w:tc>
          <w:tcPr>
            <w:tcW w:w="141" w:type="pct"/>
          </w:tcPr>
          <w:p w14:paraId="115436A2"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Pr>
          <w:p w14:paraId="66C093FB" w14:textId="77777777" w:rsidR="0053704E" w:rsidRPr="005F213F" w:rsidRDefault="0053704E">
            <w:pPr>
              <w:tabs>
                <w:tab w:val="decimal" w:pos="997"/>
              </w:tabs>
              <w:spacing w:line="240" w:lineRule="atLeast"/>
              <w:ind w:left="-110" w:right="-20"/>
              <w:rPr>
                <w:rFonts w:cs="Times New Roman"/>
                <w:color w:val="000000"/>
                <w:sz w:val="20"/>
              </w:rPr>
            </w:pPr>
          </w:p>
        </w:tc>
      </w:tr>
      <w:tr w:rsidR="0053704E" w:rsidRPr="005F213F" w14:paraId="33045965" w14:textId="77777777">
        <w:tc>
          <w:tcPr>
            <w:tcW w:w="1583" w:type="pct"/>
          </w:tcPr>
          <w:p w14:paraId="023A2D2C" w14:textId="77777777" w:rsidR="0053704E" w:rsidRPr="00AB5DFA" w:rsidRDefault="0053704E">
            <w:pPr>
              <w:spacing w:line="240" w:lineRule="atLeast"/>
              <w:ind w:left="340" w:right="-110" w:hanging="358"/>
              <w:rPr>
                <w:rFonts w:cs="Times New Roman"/>
                <w:sz w:val="20"/>
              </w:rPr>
            </w:pPr>
            <w:r w:rsidRPr="00AB5DFA">
              <w:rPr>
                <w:rFonts w:cs="Times New Roman"/>
                <w:sz w:val="20"/>
              </w:rPr>
              <w:t xml:space="preserve">   market items, net</w:t>
            </w:r>
          </w:p>
        </w:tc>
        <w:tc>
          <w:tcPr>
            <w:tcW w:w="549" w:type="pct"/>
          </w:tcPr>
          <w:p w14:paraId="0CE3A97C"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14E9ABE1"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Pr>
          <w:p w14:paraId="63739930"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64C8BBD0"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Pr>
          <w:p w14:paraId="03D9F5FB"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5BBE425F"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Pr>
          <w:p w14:paraId="2D052C73"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6</w:t>
            </w:r>
            <w:r w:rsidRPr="0093239C">
              <w:rPr>
                <w:color w:val="000000"/>
                <w:sz w:val="20"/>
              </w:rPr>
              <w:t>,</w:t>
            </w:r>
            <w:r>
              <w:rPr>
                <w:color w:val="000000"/>
                <w:sz w:val="20"/>
              </w:rPr>
              <w:t>346</w:t>
            </w:r>
            <w:r w:rsidRPr="0093239C">
              <w:rPr>
                <w:color w:val="000000"/>
                <w:sz w:val="20"/>
              </w:rPr>
              <w:t>,</w:t>
            </w:r>
            <w:r>
              <w:rPr>
                <w:rFonts w:cs="Times New Roman"/>
                <w:color w:val="000000"/>
                <w:sz w:val="20"/>
              </w:rPr>
              <w:t>703</w:t>
            </w:r>
          </w:p>
        </w:tc>
        <w:tc>
          <w:tcPr>
            <w:tcW w:w="141" w:type="pct"/>
          </w:tcPr>
          <w:p w14:paraId="3A870DDF"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Pr>
          <w:p w14:paraId="6A2BF289"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6</w:t>
            </w:r>
            <w:r w:rsidRPr="0093239C">
              <w:rPr>
                <w:color w:val="000000"/>
                <w:sz w:val="20"/>
              </w:rPr>
              <w:t>,</w:t>
            </w:r>
            <w:r>
              <w:rPr>
                <w:color w:val="000000"/>
                <w:sz w:val="20"/>
              </w:rPr>
              <w:t>346</w:t>
            </w:r>
            <w:r w:rsidRPr="0093239C">
              <w:rPr>
                <w:color w:val="000000"/>
                <w:sz w:val="20"/>
              </w:rPr>
              <w:t>,</w:t>
            </w:r>
            <w:r>
              <w:rPr>
                <w:rFonts w:cs="Times New Roman"/>
                <w:color w:val="000000"/>
                <w:sz w:val="20"/>
              </w:rPr>
              <w:t>703</w:t>
            </w:r>
          </w:p>
        </w:tc>
      </w:tr>
      <w:tr w:rsidR="0053704E" w:rsidRPr="005F213F" w14:paraId="65B50746" w14:textId="77777777">
        <w:tc>
          <w:tcPr>
            <w:tcW w:w="1583" w:type="pct"/>
          </w:tcPr>
          <w:p w14:paraId="48E6598C" w14:textId="77777777" w:rsidR="0053704E" w:rsidRPr="00AB5DFA" w:rsidRDefault="0053704E">
            <w:pPr>
              <w:spacing w:line="240" w:lineRule="atLeast"/>
              <w:ind w:left="340" w:right="-110" w:hanging="358"/>
              <w:rPr>
                <w:rFonts w:cs="Times New Roman"/>
                <w:sz w:val="20"/>
              </w:rPr>
            </w:pPr>
            <w:r w:rsidRPr="00806FDB">
              <w:rPr>
                <w:rFonts w:cs="Times New Roman"/>
                <w:sz w:val="20"/>
              </w:rPr>
              <w:t>Financial assets measured at FVTPL</w:t>
            </w:r>
          </w:p>
        </w:tc>
        <w:tc>
          <w:tcPr>
            <w:tcW w:w="549" w:type="pct"/>
          </w:tcPr>
          <w:p w14:paraId="4806323D" w14:textId="77777777" w:rsidR="0053704E" w:rsidRPr="00806FDB" w:rsidRDefault="0053704E">
            <w:pPr>
              <w:tabs>
                <w:tab w:val="decimal" w:pos="997"/>
              </w:tabs>
              <w:spacing w:line="240" w:lineRule="atLeast"/>
              <w:ind w:left="-110" w:right="-20"/>
              <w:rPr>
                <w:rFonts w:cstheme="minorBidi"/>
                <w:color w:val="000000"/>
                <w:sz w:val="20"/>
                <w:szCs w:val="25"/>
                <w:lang w:val="en-US" w:bidi="th-TH"/>
              </w:rPr>
            </w:pPr>
            <w:r>
              <w:rPr>
                <w:rFonts w:cstheme="minorBidi"/>
                <w:color w:val="000000"/>
                <w:sz w:val="20"/>
                <w:szCs w:val="25"/>
                <w:lang w:val="en-US" w:bidi="th-TH"/>
              </w:rPr>
              <w:t>20,457</w:t>
            </w:r>
          </w:p>
        </w:tc>
        <w:tc>
          <w:tcPr>
            <w:tcW w:w="141" w:type="pct"/>
          </w:tcPr>
          <w:p w14:paraId="30C23AF5"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Pr>
          <w:p w14:paraId="265C98F4"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49649B36"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Pr>
          <w:p w14:paraId="33A346E7"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19E3CF0E"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Pr>
          <w:p w14:paraId="538B1C55"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1ACAD753"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vAlign w:val="bottom"/>
          </w:tcPr>
          <w:p w14:paraId="72B35AF3" w14:textId="77777777" w:rsidR="0053704E" w:rsidRPr="005F213F" w:rsidRDefault="0053704E">
            <w:pPr>
              <w:tabs>
                <w:tab w:val="decimal" w:pos="997"/>
              </w:tabs>
              <w:spacing w:line="240" w:lineRule="atLeast"/>
              <w:ind w:left="-110" w:right="-20"/>
              <w:rPr>
                <w:rFonts w:cs="Times New Roman"/>
                <w:color w:val="000000"/>
                <w:sz w:val="20"/>
              </w:rPr>
            </w:pPr>
            <w:r>
              <w:rPr>
                <w:rFonts w:cs="Times New Roman"/>
                <w:color w:val="000000"/>
                <w:sz w:val="20"/>
              </w:rPr>
              <w:t>20,457</w:t>
            </w:r>
          </w:p>
        </w:tc>
      </w:tr>
      <w:tr w:rsidR="0053704E" w:rsidRPr="005F213F" w14:paraId="294D88F0" w14:textId="77777777">
        <w:tc>
          <w:tcPr>
            <w:tcW w:w="1583" w:type="pct"/>
          </w:tcPr>
          <w:p w14:paraId="6CE4F0F4" w14:textId="77777777" w:rsidR="0053704E" w:rsidRPr="00AB5DFA" w:rsidRDefault="0053704E">
            <w:pPr>
              <w:spacing w:line="240" w:lineRule="atLeast"/>
              <w:ind w:left="340" w:right="-110" w:hanging="358"/>
              <w:rPr>
                <w:rFonts w:cs="Times New Roman"/>
                <w:sz w:val="20"/>
              </w:rPr>
            </w:pPr>
            <w:r w:rsidRPr="00AB5DFA">
              <w:rPr>
                <w:rFonts w:cs="Times New Roman"/>
                <w:sz w:val="20"/>
              </w:rPr>
              <w:t xml:space="preserve">Investments, net </w:t>
            </w:r>
          </w:p>
        </w:tc>
        <w:tc>
          <w:tcPr>
            <w:tcW w:w="549" w:type="pct"/>
          </w:tcPr>
          <w:p w14:paraId="25FCA964" w14:textId="77777777" w:rsidR="0053704E" w:rsidRPr="005F213F" w:rsidRDefault="0053704E">
            <w:pPr>
              <w:tabs>
                <w:tab w:val="decimal" w:pos="997"/>
              </w:tabs>
              <w:spacing w:line="240" w:lineRule="atLeast"/>
              <w:ind w:left="-110" w:right="-20"/>
              <w:rPr>
                <w:rFonts w:cs="Times New Roman"/>
                <w:color w:val="000000"/>
                <w:sz w:val="20"/>
              </w:rPr>
            </w:pPr>
          </w:p>
        </w:tc>
        <w:tc>
          <w:tcPr>
            <w:tcW w:w="141" w:type="pct"/>
          </w:tcPr>
          <w:p w14:paraId="68FB38C4"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vAlign w:val="bottom"/>
          </w:tcPr>
          <w:p w14:paraId="08BDB66F" w14:textId="77777777" w:rsidR="0053704E" w:rsidRPr="005F213F" w:rsidRDefault="0053704E">
            <w:pPr>
              <w:tabs>
                <w:tab w:val="decimal" w:pos="997"/>
              </w:tabs>
              <w:spacing w:line="240" w:lineRule="atLeast"/>
              <w:ind w:left="-110" w:right="-20"/>
              <w:rPr>
                <w:rFonts w:cs="Times New Roman"/>
                <w:color w:val="000000"/>
                <w:sz w:val="20"/>
              </w:rPr>
            </w:pPr>
          </w:p>
        </w:tc>
        <w:tc>
          <w:tcPr>
            <w:tcW w:w="125" w:type="pct"/>
          </w:tcPr>
          <w:p w14:paraId="710C8422"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vAlign w:val="bottom"/>
          </w:tcPr>
          <w:p w14:paraId="0835F4F5" w14:textId="77777777" w:rsidR="0053704E" w:rsidRPr="005F213F" w:rsidRDefault="0053704E">
            <w:pPr>
              <w:tabs>
                <w:tab w:val="decimal" w:pos="997"/>
              </w:tabs>
              <w:spacing w:line="240" w:lineRule="atLeast"/>
              <w:ind w:left="-110" w:right="-20"/>
              <w:rPr>
                <w:rFonts w:cs="Times New Roman"/>
                <w:color w:val="000000"/>
                <w:sz w:val="20"/>
              </w:rPr>
            </w:pPr>
          </w:p>
        </w:tc>
        <w:tc>
          <w:tcPr>
            <w:tcW w:w="141" w:type="pct"/>
          </w:tcPr>
          <w:p w14:paraId="1902FE00"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vAlign w:val="bottom"/>
          </w:tcPr>
          <w:p w14:paraId="22D6F2CF" w14:textId="77777777" w:rsidR="0053704E" w:rsidRPr="005F213F" w:rsidRDefault="0053704E">
            <w:pPr>
              <w:tabs>
                <w:tab w:val="decimal" w:pos="997"/>
              </w:tabs>
              <w:spacing w:line="240" w:lineRule="atLeast"/>
              <w:ind w:left="-110" w:right="-20"/>
              <w:rPr>
                <w:rFonts w:cs="Times New Roman"/>
                <w:color w:val="000000"/>
                <w:sz w:val="20"/>
              </w:rPr>
            </w:pPr>
          </w:p>
        </w:tc>
        <w:tc>
          <w:tcPr>
            <w:tcW w:w="141" w:type="pct"/>
          </w:tcPr>
          <w:p w14:paraId="2B2DBA81"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vAlign w:val="bottom"/>
          </w:tcPr>
          <w:p w14:paraId="1458AF66" w14:textId="77777777" w:rsidR="0053704E" w:rsidRPr="005F213F" w:rsidRDefault="0053704E">
            <w:pPr>
              <w:tabs>
                <w:tab w:val="decimal" w:pos="997"/>
              </w:tabs>
              <w:spacing w:line="240" w:lineRule="atLeast"/>
              <w:ind w:left="-110" w:right="-20"/>
              <w:rPr>
                <w:rFonts w:cs="Times New Roman"/>
                <w:color w:val="000000"/>
                <w:sz w:val="20"/>
              </w:rPr>
            </w:pPr>
          </w:p>
        </w:tc>
      </w:tr>
      <w:tr w:rsidR="0053704E" w:rsidRPr="005F213F" w14:paraId="5F0B9FFA" w14:textId="77777777">
        <w:tc>
          <w:tcPr>
            <w:tcW w:w="1583" w:type="pct"/>
          </w:tcPr>
          <w:p w14:paraId="1E8B3176" w14:textId="77777777" w:rsidR="0053704E" w:rsidRPr="00AB5DFA" w:rsidRDefault="0053704E">
            <w:pPr>
              <w:spacing w:line="240" w:lineRule="atLeast"/>
              <w:ind w:left="166" w:right="-110" w:hanging="10"/>
              <w:rPr>
                <w:rFonts w:cs="Times New Roman"/>
                <w:sz w:val="20"/>
              </w:rPr>
            </w:pPr>
            <w:r w:rsidRPr="00AB5DFA">
              <w:rPr>
                <w:rFonts w:cs="Times New Roman"/>
                <w:sz w:val="20"/>
              </w:rPr>
              <w:t xml:space="preserve">Government and state </w:t>
            </w:r>
          </w:p>
        </w:tc>
        <w:tc>
          <w:tcPr>
            <w:tcW w:w="549" w:type="pct"/>
          </w:tcPr>
          <w:p w14:paraId="5CF54046" w14:textId="77777777" w:rsidR="0053704E" w:rsidRPr="005F213F" w:rsidRDefault="0053704E">
            <w:pPr>
              <w:tabs>
                <w:tab w:val="decimal" w:pos="997"/>
              </w:tabs>
              <w:spacing w:line="240" w:lineRule="atLeast"/>
              <w:ind w:left="-110" w:right="-20"/>
              <w:rPr>
                <w:rFonts w:cs="Times New Roman"/>
                <w:color w:val="000000"/>
                <w:sz w:val="20"/>
              </w:rPr>
            </w:pPr>
          </w:p>
        </w:tc>
        <w:tc>
          <w:tcPr>
            <w:tcW w:w="141" w:type="pct"/>
          </w:tcPr>
          <w:p w14:paraId="47AFB76A"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Pr>
          <w:p w14:paraId="3B1C2C42" w14:textId="77777777" w:rsidR="0053704E" w:rsidRPr="005F213F" w:rsidRDefault="0053704E">
            <w:pPr>
              <w:tabs>
                <w:tab w:val="decimal" w:pos="997"/>
              </w:tabs>
              <w:spacing w:line="240" w:lineRule="atLeast"/>
              <w:ind w:left="-110" w:right="-20"/>
              <w:rPr>
                <w:rFonts w:cs="Times New Roman"/>
                <w:color w:val="000000"/>
                <w:sz w:val="20"/>
              </w:rPr>
            </w:pPr>
          </w:p>
        </w:tc>
        <w:tc>
          <w:tcPr>
            <w:tcW w:w="125" w:type="pct"/>
          </w:tcPr>
          <w:p w14:paraId="42DAB625"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Pr>
          <w:p w14:paraId="5B8A7EEF" w14:textId="77777777" w:rsidR="0053704E" w:rsidRPr="005F213F" w:rsidRDefault="0053704E">
            <w:pPr>
              <w:tabs>
                <w:tab w:val="decimal" w:pos="997"/>
              </w:tabs>
              <w:spacing w:line="240" w:lineRule="atLeast"/>
              <w:ind w:left="-110" w:right="-20"/>
              <w:rPr>
                <w:rFonts w:cs="Times New Roman"/>
                <w:color w:val="000000"/>
                <w:sz w:val="20"/>
              </w:rPr>
            </w:pPr>
          </w:p>
        </w:tc>
        <w:tc>
          <w:tcPr>
            <w:tcW w:w="141" w:type="pct"/>
          </w:tcPr>
          <w:p w14:paraId="6B347A54"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Pr>
          <w:p w14:paraId="5745CABF" w14:textId="77777777" w:rsidR="0053704E" w:rsidRPr="005F213F" w:rsidRDefault="0053704E">
            <w:pPr>
              <w:tabs>
                <w:tab w:val="decimal" w:pos="997"/>
              </w:tabs>
              <w:spacing w:line="240" w:lineRule="atLeast"/>
              <w:ind w:left="-110" w:right="-20"/>
              <w:rPr>
                <w:rFonts w:cs="Times New Roman"/>
                <w:color w:val="000000"/>
                <w:sz w:val="20"/>
              </w:rPr>
            </w:pPr>
          </w:p>
        </w:tc>
        <w:tc>
          <w:tcPr>
            <w:tcW w:w="141" w:type="pct"/>
          </w:tcPr>
          <w:p w14:paraId="2B7FE053"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Pr>
          <w:p w14:paraId="63CD88F2" w14:textId="77777777" w:rsidR="0053704E" w:rsidRPr="005F213F" w:rsidRDefault="0053704E">
            <w:pPr>
              <w:tabs>
                <w:tab w:val="decimal" w:pos="997"/>
              </w:tabs>
              <w:spacing w:line="240" w:lineRule="atLeast"/>
              <w:ind w:left="-110" w:right="-20"/>
              <w:rPr>
                <w:rFonts w:cs="Times New Roman"/>
                <w:color w:val="000000"/>
                <w:sz w:val="20"/>
              </w:rPr>
            </w:pPr>
          </w:p>
        </w:tc>
      </w:tr>
      <w:tr w:rsidR="0053704E" w:rsidRPr="005F213F" w14:paraId="36E9D872" w14:textId="77777777">
        <w:tc>
          <w:tcPr>
            <w:tcW w:w="1583" w:type="pct"/>
          </w:tcPr>
          <w:p w14:paraId="5C052185" w14:textId="77777777" w:rsidR="0053704E" w:rsidRPr="00AB5DFA" w:rsidRDefault="0053704E">
            <w:pPr>
              <w:spacing w:line="240" w:lineRule="atLeast"/>
              <w:ind w:left="166" w:right="-110" w:hanging="10"/>
              <w:rPr>
                <w:rFonts w:cs="Times New Roman"/>
                <w:sz w:val="20"/>
              </w:rPr>
            </w:pPr>
            <w:r w:rsidRPr="00AB5DFA">
              <w:rPr>
                <w:rFonts w:cs="Times New Roman"/>
                <w:sz w:val="20"/>
              </w:rPr>
              <w:t xml:space="preserve">   enterprise securities</w:t>
            </w:r>
          </w:p>
        </w:tc>
        <w:tc>
          <w:tcPr>
            <w:tcW w:w="549" w:type="pct"/>
          </w:tcPr>
          <w:p w14:paraId="4BE3D424" w14:textId="77777777" w:rsidR="0053704E" w:rsidRPr="0093239C" w:rsidRDefault="0053704E">
            <w:pPr>
              <w:tabs>
                <w:tab w:val="decimal" w:pos="997"/>
              </w:tabs>
              <w:spacing w:line="240" w:lineRule="atLeast"/>
              <w:ind w:left="-110" w:right="-20"/>
              <w:rPr>
                <w:rFonts w:cstheme="minorBidi"/>
                <w:color w:val="000000"/>
                <w:sz w:val="20"/>
                <w:lang w:bidi="th-TH"/>
              </w:rPr>
            </w:pPr>
            <w:r w:rsidRPr="0093239C">
              <w:rPr>
                <w:color w:val="000000"/>
                <w:sz w:val="20"/>
              </w:rPr>
              <w:t>-</w:t>
            </w:r>
          </w:p>
        </w:tc>
        <w:tc>
          <w:tcPr>
            <w:tcW w:w="141" w:type="pct"/>
          </w:tcPr>
          <w:p w14:paraId="7E4E4756"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Pr>
          <w:p w14:paraId="1C139B6A"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2,</w:t>
            </w:r>
            <w:r>
              <w:rPr>
                <w:color w:val="000000"/>
                <w:sz w:val="20"/>
              </w:rPr>
              <w:t>134</w:t>
            </w:r>
            <w:r w:rsidRPr="0093239C">
              <w:rPr>
                <w:color w:val="000000"/>
                <w:sz w:val="20"/>
              </w:rPr>
              <w:t>,</w:t>
            </w:r>
            <w:r>
              <w:rPr>
                <w:rFonts w:cs="Times New Roman"/>
                <w:color w:val="000000"/>
                <w:sz w:val="20"/>
              </w:rPr>
              <w:t>888</w:t>
            </w:r>
          </w:p>
        </w:tc>
        <w:tc>
          <w:tcPr>
            <w:tcW w:w="125" w:type="pct"/>
          </w:tcPr>
          <w:p w14:paraId="373DFE03"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Pr>
          <w:p w14:paraId="60467E06"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0B5D8A38"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Pr>
          <w:p w14:paraId="1E8C3840"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0456A1AE"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Pr>
          <w:p w14:paraId="0A854D0E"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 xml:space="preserve"> 2,</w:t>
            </w:r>
            <w:r>
              <w:rPr>
                <w:color w:val="000000"/>
                <w:sz w:val="20"/>
              </w:rPr>
              <w:t>134</w:t>
            </w:r>
            <w:r w:rsidRPr="0093239C">
              <w:rPr>
                <w:color w:val="000000"/>
                <w:sz w:val="20"/>
              </w:rPr>
              <w:t>,</w:t>
            </w:r>
            <w:r>
              <w:rPr>
                <w:color w:val="000000"/>
                <w:sz w:val="20"/>
              </w:rPr>
              <w:t>888</w:t>
            </w:r>
            <w:r w:rsidRPr="0093239C">
              <w:rPr>
                <w:color w:val="000000"/>
                <w:sz w:val="20"/>
              </w:rPr>
              <w:t xml:space="preserve"> </w:t>
            </w:r>
          </w:p>
        </w:tc>
      </w:tr>
      <w:tr w:rsidR="0053704E" w:rsidRPr="005F213F" w14:paraId="5B70F47C" w14:textId="77777777">
        <w:tc>
          <w:tcPr>
            <w:tcW w:w="1583" w:type="pct"/>
          </w:tcPr>
          <w:p w14:paraId="44215665" w14:textId="77777777" w:rsidR="0053704E" w:rsidRPr="00AB5DFA" w:rsidRDefault="0053704E">
            <w:pPr>
              <w:spacing w:line="240" w:lineRule="atLeast"/>
              <w:ind w:left="166" w:right="-110" w:hanging="10"/>
              <w:rPr>
                <w:rFonts w:cs="Times New Roman"/>
                <w:sz w:val="20"/>
              </w:rPr>
            </w:pPr>
            <w:r>
              <w:rPr>
                <w:rFonts w:cstheme="minorBidi"/>
                <w:sz w:val="20"/>
                <w:lang w:val="en-US"/>
              </w:rPr>
              <w:t>Private debt securities</w:t>
            </w:r>
          </w:p>
        </w:tc>
        <w:tc>
          <w:tcPr>
            <w:tcW w:w="549" w:type="pct"/>
          </w:tcPr>
          <w:p w14:paraId="4DFC3762" w14:textId="77777777" w:rsidR="0053704E" w:rsidRPr="0093239C" w:rsidRDefault="0053704E">
            <w:pPr>
              <w:tabs>
                <w:tab w:val="decimal" w:pos="997"/>
              </w:tabs>
              <w:spacing w:line="240" w:lineRule="atLeast"/>
              <w:ind w:left="-110" w:right="-20"/>
              <w:rPr>
                <w:rFonts w:cstheme="minorBidi"/>
                <w:color w:val="000000"/>
                <w:sz w:val="20"/>
                <w:lang w:bidi="th-TH"/>
              </w:rPr>
            </w:pPr>
            <w:r w:rsidRPr="0093239C">
              <w:rPr>
                <w:color w:val="000000"/>
                <w:sz w:val="20"/>
              </w:rPr>
              <w:t>-</w:t>
            </w:r>
          </w:p>
        </w:tc>
        <w:tc>
          <w:tcPr>
            <w:tcW w:w="141" w:type="pct"/>
          </w:tcPr>
          <w:p w14:paraId="5FE58A82"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Pr>
          <w:p w14:paraId="03FF8A40"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2</w:t>
            </w:r>
            <w:r w:rsidRPr="0093239C">
              <w:rPr>
                <w:color w:val="000000"/>
                <w:sz w:val="20"/>
              </w:rPr>
              <w:t>,</w:t>
            </w:r>
            <w:r>
              <w:rPr>
                <w:rFonts w:cs="Times New Roman"/>
                <w:color w:val="000000"/>
                <w:sz w:val="20"/>
              </w:rPr>
              <w:t>068</w:t>
            </w:r>
          </w:p>
        </w:tc>
        <w:tc>
          <w:tcPr>
            <w:tcW w:w="125" w:type="pct"/>
          </w:tcPr>
          <w:p w14:paraId="7D6777BD"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Pr>
          <w:p w14:paraId="05697A3C"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3A830AEA"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Pr>
          <w:p w14:paraId="504698E9"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3F64FDAF"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Pr>
          <w:p w14:paraId="2064F0A7"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 xml:space="preserve"> 1</w:t>
            </w:r>
            <w:r>
              <w:rPr>
                <w:color w:val="000000"/>
                <w:sz w:val="20"/>
              </w:rPr>
              <w:t>2</w:t>
            </w:r>
            <w:r w:rsidRPr="0093239C">
              <w:rPr>
                <w:color w:val="000000"/>
                <w:sz w:val="20"/>
              </w:rPr>
              <w:t>,</w:t>
            </w:r>
            <w:r>
              <w:rPr>
                <w:color w:val="000000"/>
                <w:sz w:val="20"/>
              </w:rPr>
              <w:t>068</w:t>
            </w:r>
            <w:r w:rsidRPr="0093239C">
              <w:rPr>
                <w:color w:val="000000"/>
                <w:sz w:val="20"/>
              </w:rPr>
              <w:t xml:space="preserve"> </w:t>
            </w:r>
          </w:p>
        </w:tc>
      </w:tr>
      <w:tr w:rsidR="0053704E" w:rsidRPr="005F213F" w14:paraId="19399DBC" w14:textId="77777777">
        <w:tc>
          <w:tcPr>
            <w:tcW w:w="1583" w:type="pct"/>
          </w:tcPr>
          <w:p w14:paraId="17600D45" w14:textId="77777777" w:rsidR="0053704E" w:rsidRPr="00AB5DFA" w:rsidRDefault="0053704E">
            <w:pPr>
              <w:spacing w:line="240" w:lineRule="atLeast"/>
              <w:ind w:left="166" w:right="-110" w:hanging="10"/>
              <w:rPr>
                <w:rFonts w:cs="Times New Roman"/>
                <w:sz w:val="20"/>
              </w:rPr>
            </w:pPr>
            <w:r w:rsidRPr="00AB5DFA">
              <w:rPr>
                <w:rFonts w:cs="Times New Roman"/>
                <w:sz w:val="20"/>
              </w:rPr>
              <w:t xml:space="preserve">Domestic non-marketable </w:t>
            </w:r>
          </w:p>
        </w:tc>
        <w:tc>
          <w:tcPr>
            <w:tcW w:w="549" w:type="pct"/>
          </w:tcPr>
          <w:p w14:paraId="5AE9C9D6" w14:textId="77777777" w:rsidR="0053704E" w:rsidRPr="005F213F" w:rsidRDefault="0053704E">
            <w:pPr>
              <w:tabs>
                <w:tab w:val="decimal" w:pos="997"/>
              </w:tabs>
              <w:spacing w:line="240" w:lineRule="atLeast"/>
              <w:ind w:left="-110" w:right="-20"/>
              <w:rPr>
                <w:rFonts w:cs="Times New Roman"/>
                <w:color w:val="000000"/>
                <w:sz w:val="20"/>
              </w:rPr>
            </w:pPr>
          </w:p>
        </w:tc>
        <w:tc>
          <w:tcPr>
            <w:tcW w:w="141" w:type="pct"/>
          </w:tcPr>
          <w:p w14:paraId="55F0F24E"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Pr>
          <w:p w14:paraId="178C72D4" w14:textId="77777777" w:rsidR="0053704E" w:rsidRPr="005F213F" w:rsidRDefault="0053704E">
            <w:pPr>
              <w:tabs>
                <w:tab w:val="decimal" w:pos="997"/>
              </w:tabs>
              <w:spacing w:line="240" w:lineRule="atLeast"/>
              <w:ind w:left="-110" w:right="-20"/>
              <w:rPr>
                <w:rFonts w:cs="Times New Roman"/>
                <w:color w:val="000000"/>
                <w:sz w:val="20"/>
              </w:rPr>
            </w:pPr>
          </w:p>
        </w:tc>
        <w:tc>
          <w:tcPr>
            <w:tcW w:w="125" w:type="pct"/>
          </w:tcPr>
          <w:p w14:paraId="021DF65A"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Pr>
          <w:p w14:paraId="52808B2C" w14:textId="77777777" w:rsidR="0053704E" w:rsidRPr="005F213F" w:rsidRDefault="0053704E">
            <w:pPr>
              <w:tabs>
                <w:tab w:val="decimal" w:pos="997"/>
              </w:tabs>
              <w:spacing w:line="240" w:lineRule="atLeast"/>
              <w:ind w:left="-110" w:right="-20"/>
              <w:rPr>
                <w:rFonts w:cs="Times New Roman"/>
                <w:color w:val="000000"/>
                <w:sz w:val="20"/>
              </w:rPr>
            </w:pPr>
          </w:p>
        </w:tc>
        <w:tc>
          <w:tcPr>
            <w:tcW w:w="141" w:type="pct"/>
          </w:tcPr>
          <w:p w14:paraId="286804D5"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Pr>
          <w:p w14:paraId="398E34CC" w14:textId="77777777" w:rsidR="0053704E" w:rsidRPr="005F213F" w:rsidRDefault="0053704E">
            <w:pPr>
              <w:tabs>
                <w:tab w:val="decimal" w:pos="997"/>
              </w:tabs>
              <w:spacing w:line="240" w:lineRule="atLeast"/>
              <w:ind w:left="-110" w:right="-20"/>
              <w:rPr>
                <w:rFonts w:cs="Times New Roman"/>
                <w:color w:val="000000"/>
                <w:sz w:val="20"/>
              </w:rPr>
            </w:pPr>
          </w:p>
        </w:tc>
        <w:tc>
          <w:tcPr>
            <w:tcW w:w="141" w:type="pct"/>
          </w:tcPr>
          <w:p w14:paraId="1F8C52A6"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Pr>
          <w:p w14:paraId="654B6A4B" w14:textId="77777777" w:rsidR="0053704E" w:rsidRPr="005F213F" w:rsidRDefault="0053704E">
            <w:pPr>
              <w:tabs>
                <w:tab w:val="decimal" w:pos="997"/>
              </w:tabs>
              <w:spacing w:line="240" w:lineRule="atLeast"/>
              <w:ind w:left="-110" w:right="-20"/>
              <w:rPr>
                <w:rFonts w:cs="Times New Roman"/>
                <w:color w:val="000000"/>
                <w:sz w:val="20"/>
              </w:rPr>
            </w:pPr>
          </w:p>
        </w:tc>
      </w:tr>
      <w:tr w:rsidR="0053704E" w:rsidRPr="005F213F" w14:paraId="72D4D117" w14:textId="77777777">
        <w:tc>
          <w:tcPr>
            <w:tcW w:w="1583" w:type="pct"/>
          </w:tcPr>
          <w:p w14:paraId="5264EAA5" w14:textId="77777777" w:rsidR="0053704E" w:rsidRPr="00AB5DFA" w:rsidRDefault="0053704E">
            <w:pPr>
              <w:spacing w:line="240" w:lineRule="atLeast"/>
              <w:ind w:left="166" w:right="-110" w:hanging="10"/>
              <w:rPr>
                <w:rFonts w:cs="Times New Roman"/>
                <w:sz w:val="20"/>
              </w:rPr>
            </w:pPr>
            <w:r w:rsidRPr="00AB5DFA">
              <w:rPr>
                <w:rFonts w:cs="Times New Roman"/>
                <w:sz w:val="20"/>
              </w:rPr>
              <w:t xml:space="preserve">   equity instruments</w:t>
            </w:r>
          </w:p>
        </w:tc>
        <w:tc>
          <w:tcPr>
            <w:tcW w:w="549" w:type="pct"/>
          </w:tcPr>
          <w:p w14:paraId="048AA25F"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5583D59A"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Pr>
          <w:p w14:paraId="3DA64C89"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2FD30A93"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Pr>
          <w:p w14:paraId="4E4964F8"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2,4</w:t>
            </w:r>
            <w:r>
              <w:rPr>
                <w:rFonts w:cs="Times New Roman"/>
                <w:color w:val="000000"/>
                <w:sz w:val="20"/>
              </w:rPr>
              <w:t>55</w:t>
            </w:r>
          </w:p>
        </w:tc>
        <w:tc>
          <w:tcPr>
            <w:tcW w:w="141" w:type="pct"/>
          </w:tcPr>
          <w:p w14:paraId="70B36771"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Pr>
          <w:p w14:paraId="2D9442BA"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2BD0A9F8"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Pr>
          <w:p w14:paraId="7F15651C"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2,4</w:t>
            </w:r>
            <w:r>
              <w:rPr>
                <w:color w:val="000000"/>
                <w:sz w:val="20"/>
              </w:rPr>
              <w:t>55</w:t>
            </w:r>
            <w:r w:rsidRPr="0093239C">
              <w:rPr>
                <w:color w:val="000000"/>
                <w:sz w:val="20"/>
              </w:rPr>
              <w:t xml:space="preserve"> </w:t>
            </w:r>
          </w:p>
        </w:tc>
      </w:tr>
      <w:tr w:rsidR="0053704E" w:rsidRPr="005F213F" w14:paraId="417D5BAF" w14:textId="77777777">
        <w:tc>
          <w:tcPr>
            <w:tcW w:w="1583" w:type="pct"/>
          </w:tcPr>
          <w:p w14:paraId="69664B2D" w14:textId="77777777" w:rsidR="0053704E" w:rsidRPr="00AB5DFA" w:rsidRDefault="0053704E">
            <w:pPr>
              <w:spacing w:line="240" w:lineRule="atLeast"/>
              <w:ind w:left="340" w:right="-110" w:hanging="358"/>
              <w:rPr>
                <w:rFonts w:cs="Times New Roman"/>
                <w:sz w:val="20"/>
              </w:rPr>
            </w:pPr>
            <w:r w:rsidRPr="00AB5DFA">
              <w:rPr>
                <w:rFonts w:cs="Times New Roman"/>
                <w:sz w:val="20"/>
              </w:rPr>
              <w:t xml:space="preserve">Loans to customers and </w:t>
            </w:r>
          </w:p>
        </w:tc>
        <w:tc>
          <w:tcPr>
            <w:tcW w:w="549" w:type="pct"/>
          </w:tcPr>
          <w:p w14:paraId="145EE5E0" w14:textId="77777777" w:rsidR="0053704E" w:rsidRPr="005F213F" w:rsidRDefault="0053704E">
            <w:pPr>
              <w:tabs>
                <w:tab w:val="decimal" w:pos="997"/>
              </w:tabs>
              <w:spacing w:line="240" w:lineRule="atLeast"/>
              <w:ind w:left="-110" w:right="-20"/>
              <w:rPr>
                <w:rFonts w:cs="Times New Roman"/>
                <w:color w:val="000000"/>
                <w:sz w:val="20"/>
              </w:rPr>
            </w:pPr>
          </w:p>
        </w:tc>
        <w:tc>
          <w:tcPr>
            <w:tcW w:w="141" w:type="pct"/>
          </w:tcPr>
          <w:p w14:paraId="17A584C4"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Pr>
          <w:p w14:paraId="43E30422" w14:textId="77777777" w:rsidR="0053704E" w:rsidRPr="005F213F" w:rsidRDefault="0053704E">
            <w:pPr>
              <w:tabs>
                <w:tab w:val="decimal" w:pos="997"/>
              </w:tabs>
              <w:spacing w:line="240" w:lineRule="atLeast"/>
              <w:ind w:left="-110" w:right="-20"/>
              <w:rPr>
                <w:rFonts w:cs="Times New Roman"/>
                <w:color w:val="000000"/>
                <w:sz w:val="20"/>
              </w:rPr>
            </w:pPr>
          </w:p>
        </w:tc>
        <w:tc>
          <w:tcPr>
            <w:tcW w:w="125" w:type="pct"/>
          </w:tcPr>
          <w:p w14:paraId="77225747"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Pr>
          <w:p w14:paraId="7B7B3135" w14:textId="77777777" w:rsidR="0053704E" w:rsidRPr="005F213F" w:rsidRDefault="0053704E">
            <w:pPr>
              <w:tabs>
                <w:tab w:val="decimal" w:pos="997"/>
              </w:tabs>
              <w:spacing w:line="240" w:lineRule="atLeast"/>
              <w:ind w:left="-110" w:right="-20"/>
              <w:rPr>
                <w:rFonts w:cs="Times New Roman"/>
                <w:color w:val="000000"/>
                <w:sz w:val="20"/>
              </w:rPr>
            </w:pPr>
          </w:p>
        </w:tc>
        <w:tc>
          <w:tcPr>
            <w:tcW w:w="141" w:type="pct"/>
          </w:tcPr>
          <w:p w14:paraId="401BA62E"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Pr>
          <w:p w14:paraId="7FC30A26" w14:textId="77777777" w:rsidR="0053704E" w:rsidRPr="005F213F" w:rsidRDefault="0053704E">
            <w:pPr>
              <w:tabs>
                <w:tab w:val="decimal" w:pos="997"/>
              </w:tabs>
              <w:spacing w:line="240" w:lineRule="atLeast"/>
              <w:ind w:left="-110" w:right="-20"/>
              <w:rPr>
                <w:rFonts w:cs="Times New Roman"/>
                <w:color w:val="000000"/>
                <w:sz w:val="20"/>
              </w:rPr>
            </w:pPr>
          </w:p>
        </w:tc>
        <w:tc>
          <w:tcPr>
            <w:tcW w:w="141" w:type="pct"/>
          </w:tcPr>
          <w:p w14:paraId="78695308"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Pr>
          <w:p w14:paraId="7BA3443A" w14:textId="77777777" w:rsidR="0053704E" w:rsidRPr="005F213F" w:rsidRDefault="0053704E">
            <w:pPr>
              <w:tabs>
                <w:tab w:val="decimal" w:pos="997"/>
              </w:tabs>
              <w:spacing w:line="240" w:lineRule="atLeast"/>
              <w:ind w:left="-110" w:right="-20"/>
              <w:rPr>
                <w:rFonts w:cs="Times New Roman"/>
                <w:color w:val="000000"/>
                <w:sz w:val="20"/>
              </w:rPr>
            </w:pPr>
          </w:p>
        </w:tc>
      </w:tr>
      <w:tr w:rsidR="0053704E" w:rsidRPr="005F213F" w14:paraId="55FA2471" w14:textId="77777777">
        <w:tc>
          <w:tcPr>
            <w:tcW w:w="1583" w:type="pct"/>
          </w:tcPr>
          <w:p w14:paraId="013310BC" w14:textId="77777777" w:rsidR="0053704E" w:rsidRPr="00AB5DFA" w:rsidRDefault="0053704E">
            <w:pPr>
              <w:spacing w:line="240" w:lineRule="atLeast"/>
              <w:ind w:left="166" w:right="-110" w:hanging="10"/>
              <w:rPr>
                <w:rFonts w:cs="Times New Roman"/>
                <w:sz w:val="20"/>
              </w:rPr>
            </w:pPr>
            <w:r w:rsidRPr="00AB5DFA">
              <w:rPr>
                <w:rFonts w:cs="Times New Roman"/>
                <w:sz w:val="20"/>
              </w:rPr>
              <w:t xml:space="preserve">accrued interest receivables, net   </w:t>
            </w:r>
          </w:p>
        </w:tc>
        <w:tc>
          <w:tcPr>
            <w:tcW w:w="549" w:type="pct"/>
          </w:tcPr>
          <w:p w14:paraId="1F15ACB4"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1D8F35E8"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Pr>
          <w:p w14:paraId="1A13D352"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059EBE4E"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Pr>
          <w:p w14:paraId="35F7796F"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1FA7744"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Pr>
          <w:p w14:paraId="30BE6F6E"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59</w:t>
            </w:r>
            <w:r w:rsidRPr="0093239C">
              <w:rPr>
                <w:color w:val="000000"/>
                <w:sz w:val="20"/>
              </w:rPr>
              <w:t>,</w:t>
            </w:r>
            <w:r>
              <w:rPr>
                <w:color w:val="000000"/>
                <w:sz w:val="20"/>
              </w:rPr>
              <w:t>731</w:t>
            </w:r>
            <w:r w:rsidRPr="0093239C">
              <w:rPr>
                <w:color w:val="000000"/>
                <w:sz w:val="20"/>
              </w:rPr>
              <w:t>,</w:t>
            </w:r>
            <w:r>
              <w:rPr>
                <w:rFonts w:cs="Times New Roman"/>
                <w:color w:val="000000"/>
                <w:sz w:val="20"/>
              </w:rPr>
              <w:t>345</w:t>
            </w:r>
          </w:p>
        </w:tc>
        <w:tc>
          <w:tcPr>
            <w:tcW w:w="141" w:type="pct"/>
          </w:tcPr>
          <w:p w14:paraId="14C58F07"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Pr>
          <w:p w14:paraId="7A0CBEA1"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59</w:t>
            </w:r>
            <w:r w:rsidRPr="0093239C">
              <w:rPr>
                <w:color w:val="000000"/>
                <w:sz w:val="20"/>
              </w:rPr>
              <w:t>,</w:t>
            </w:r>
            <w:r>
              <w:rPr>
                <w:color w:val="000000"/>
                <w:sz w:val="20"/>
              </w:rPr>
              <w:t>731</w:t>
            </w:r>
            <w:r w:rsidRPr="0093239C">
              <w:rPr>
                <w:color w:val="000000"/>
                <w:sz w:val="20"/>
              </w:rPr>
              <w:t>,</w:t>
            </w:r>
            <w:r>
              <w:rPr>
                <w:rFonts w:cs="Times New Roman"/>
                <w:color w:val="000000"/>
                <w:sz w:val="20"/>
              </w:rPr>
              <w:t>345</w:t>
            </w:r>
          </w:p>
        </w:tc>
      </w:tr>
      <w:tr w:rsidR="0053704E" w:rsidRPr="005F213F" w14:paraId="4C6EAD4F" w14:textId="77777777">
        <w:tc>
          <w:tcPr>
            <w:tcW w:w="1583" w:type="pct"/>
          </w:tcPr>
          <w:p w14:paraId="7854E9ED" w14:textId="77777777" w:rsidR="0053704E" w:rsidRPr="00AB5DFA" w:rsidRDefault="0053704E">
            <w:pPr>
              <w:spacing w:line="240" w:lineRule="atLeast"/>
              <w:ind w:left="340" w:right="-110" w:hanging="358"/>
              <w:rPr>
                <w:rFonts w:cs="Times New Roman"/>
                <w:sz w:val="20"/>
              </w:rPr>
            </w:pPr>
            <w:r w:rsidRPr="00AB5DFA">
              <w:rPr>
                <w:rFonts w:cs="Times New Roman"/>
                <w:sz w:val="20"/>
              </w:rPr>
              <w:t>Other financial assets, net</w:t>
            </w:r>
          </w:p>
        </w:tc>
        <w:tc>
          <w:tcPr>
            <w:tcW w:w="549" w:type="pct"/>
            <w:tcBorders>
              <w:bottom w:val="single" w:sz="4" w:space="0" w:color="auto"/>
            </w:tcBorders>
          </w:tcPr>
          <w:p w14:paraId="6C9F11FF"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2D8248DE"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7A322F68"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7251A2E9"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40E3C7D8"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7D768567"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46E8BBC0"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122</w:t>
            </w:r>
            <w:r w:rsidRPr="0093239C">
              <w:rPr>
                <w:color w:val="000000"/>
                <w:sz w:val="20"/>
              </w:rPr>
              <w:t>,</w:t>
            </w:r>
            <w:r>
              <w:rPr>
                <w:rFonts w:cs="Times New Roman"/>
                <w:color w:val="000000"/>
                <w:sz w:val="20"/>
              </w:rPr>
              <w:t>725</w:t>
            </w:r>
          </w:p>
        </w:tc>
        <w:tc>
          <w:tcPr>
            <w:tcW w:w="141" w:type="pct"/>
          </w:tcPr>
          <w:p w14:paraId="69778DFD"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2A8F0990"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 xml:space="preserve"> 1,</w:t>
            </w:r>
            <w:r>
              <w:rPr>
                <w:color w:val="000000"/>
                <w:sz w:val="20"/>
              </w:rPr>
              <w:t>122</w:t>
            </w:r>
            <w:r w:rsidRPr="0093239C">
              <w:rPr>
                <w:color w:val="000000"/>
                <w:sz w:val="20"/>
              </w:rPr>
              <w:t>,</w:t>
            </w:r>
            <w:r>
              <w:rPr>
                <w:rFonts w:cs="Times New Roman"/>
                <w:color w:val="000000"/>
                <w:sz w:val="20"/>
              </w:rPr>
              <w:t>725</w:t>
            </w:r>
          </w:p>
        </w:tc>
      </w:tr>
      <w:tr w:rsidR="0053704E" w:rsidRPr="005F213F" w14:paraId="272FE63E" w14:textId="77777777">
        <w:tc>
          <w:tcPr>
            <w:tcW w:w="1583" w:type="pct"/>
          </w:tcPr>
          <w:p w14:paraId="4CFB7AED" w14:textId="77777777" w:rsidR="0053704E" w:rsidRPr="00AB5DFA" w:rsidRDefault="0053704E">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66A7BE05" w14:textId="77777777" w:rsidR="0053704E" w:rsidRPr="005F213F" w:rsidRDefault="0053704E">
            <w:pPr>
              <w:tabs>
                <w:tab w:val="decimal" w:pos="997"/>
              </w:tabs>
              <w:spacing w:line="240" w:lineRule="atLeast"/>
              <w:ind w:left="-110" w:right="-20"/>
              <w:rPr>
                <w:rFonts w:cs="Times New Roman"/>
                <w:b/>
                <w:bCs/>
                <w:color w:val="000000"/>
                <w:sz w:val="20"/>
              </w:rPr>
            </w:pPr>
            <w:r>
              <w:rPr>
                <w:b/>
                <w:bCs/>
                <w:color w:val="000000"/>
                <w:sz w:val="20"/>
              </w:rPr>
              <w:t>20,457</w:t>
            </w:r>
          </w:p>
        </w:tc>
        <w:tc>
          <w:tcPr>
            <w:tcW w:w="141" w:type="pct"/>
          </w:tcPr>
          <w:p w14:paraId="4C31C38C" w14:textId="77777777" w:rsidR="0053704E" w:rsidRPr="005F213F" w:rsidRDefault="0053704E">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2C27A3C2" w14:textId="77777777" w:rsidR="0053704E" w:rsidRPr="005F213F" w:rsidRDefault="0053704E">
            <w:pPr>
              <w:tabs>
                <w:tab w:val="decimal" w:pos="997"/>
              </w:tabs>
              <w:spacing w:line="240" w:lineRule="atLeast"/>
              <w:ind w:left="-110" w:right="-20"/>
              <w:rPr>
                <w:rFonts w:cs="Times New Roman"/>
                <w:b/>
                <w:bCs/>
                <w:color w:val="000000"/>
                <w:sz w:val="20"/>
              </w:rPr>
            </w:pPr>
            <w:r w:rsidRPr="0093239C">
              <w:rPr>
                <w:b/>
                <w:bCs/>
                <w:color w:val="000000"/>
                <w:sz w:val="20"/>
              </w:rPr>
              <w:t>2,</w:t>
            </w:r>
            <w:r>
              <w:rPr>
                <w:b/>
                <w:bCs/>
                <w:color w:val="000000"/>
                <w:sz w:val="20"/>
              </w:rPr>
              <w:t>146</w:t>
            </w:r>
            <w:r w:rsidRPr="0093239C">
              <w:rPr>
                <w:b/>
                <w:bCs/>
                <w:color w:val="000000"/>
                <w:sz w:val="20"/>
              </w:rPr>
              <w:t>,</w:t>
            </w:r>
            <w:r>
              <w:rPr>
                <w:rFonts w:cs="Times New Roman"/>
                <w:b/>
                <w:bCs/>
                <w:color w:val="000000"/>
                <w:sz w:val="20"/>
              </w:rPr>
              <w:t>956</w:t>
            </w:r>
          </w:p>
        </w:tc>
        <w:tc>
          <w:tcPr>
            <w:tcW w:w="125" w:type="pct"/>
          </w:tcPr>
          <w:p w14:paraId="07C21169" w14:textId="77777777" w:rsidR="0053704E" w:rsidRPr="005F213F" w:rsidRDefault="0053704E">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3B22AB02" w14:textId="77777777" w:rsidR="0053704E" w:rsidRPr="005F213F" w:rsidRDefault="0053704E">
            <w:pPr>
              <w:tabs>
                <w:tab w:val="decimal" w:pos="997"/>
              </w:tabs>
              <w:spacing w:line="240" w:lineRule="atLeast"/>
              <w:ind w:left="-110" w:right="-20"/>
              <w:rPr>
                <w:rFonts w:cs="Times New Roman"/>
                <w:b/>
                <w:bCs/>
                <w:color w:val="000000"/>
                <w:sz w:val="20"/>
              </w:rPr>
            </w:pPr>
            <w:r w:rsidRPr="0093239C">
              <w:rPr>
                <w:b/>
                <w:bCs/>
                <w:color w:val="000000"/>
                <w:sz w:val="20"/>
              </w:rPr>
              <w:t>2,4</w:t>
            </w:r>
            <w:r>
              <w:rPr>
                <w:rFonts w:cs="Times New Roman"/>
                <w:b/>
                <w:bCs/>
                <w:color w:val="000000"/>
                <w:sz w:val="20"/>
              </w:rPr>
              <w:t>55</w:t>
            </w:r>
          </w:p>
        </w:tc>
        <w:tc>
          <w:tcPr>
            <w:tcW w:w="141" w:type="pct"/>
          </w:tcPr>
          <w:p w14:paraId="3C07389B" w14:textId="77777777" w:rsidR="0053704E" w:rsidRPr="005F213F" w:rsidRDefault="0053704E">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7C1353B8" w14:textId="77777777" w:rsidR="0053704E" w:rsidRPr="0093239C" w:rsidRDefault="0053704E">
            <w:pPr>
              <w:tabs>
                <w:tab w:val="decimal" w:pos="997"/>
              </w:tabs>
              <w:spacing w:line="240" w:lineRule="atLeast"/>
              <w:ind w:left="-110" w:right="-20"/>
              <w:rPr>
                <w:rFonts w:cstheme="minorBidi"/>
                <w:b/>
                <w:bCs/>
                <w:color w:val="000000"/>
                <w:sz w:val="20"/>
                <w:lang w:bidi="th-TH"/>
              </w:rPr>
            </w:pPr>
            <w:r w:rsidRPr="0093239C">
              <w:rPr>
                <w:b/>
                <w:bCs/>
                <w:color w:val="000000"/>
                <w:sz w:val="20"/>
              </w:rPr>
              <w:t>1</w:t>
            </w:r>
            <w:r>
              <w:rPr>
                <w:b/>
                <w:bCs/>
                <w:color w:val="000000"/>
                <w:sz w:val="20"/>
              </w:rPr>
              <w:t>7</w:t>
            </w:r>
            <w:r w:rsidRPr="0093239C">
              <w:rPr>
                <w:b/>
                <w:bCs/>
                <w:color w:val="000000"/>
                <w:sz w:val="20"/>
              </w:rPr>
              <w:t>7,</w:t>
            </w:r>
            <w:r>
              <w:rPr>
                <w:b/>
                <w:bCs/>
                <w:color w:val="000000"/>
                <w:sz w:val="20"/>
              </w:rPr>
              <w:t>735</w:t>
            </w:r>
            <w:r w:rsidRPr="0093239C">
              <w:rPr>
                <w:b/>
                <w:bCs/>
                <w:color w:val="000000"/>
                <w:sz w:val="20"/>
              </w:rPr>
              <w:t>,</w:t>
            </w:r>
            <w:r>
              <w:rPr>
                <w:b/>
                <w:bCs/>
                <w:color w:val="000000"/>
                <w:sz w:val="20"/>
              </w:rPr>
              <w:t>996</w:t>
            </w:r>
          </w:p>
        </w:tc>
        <w:tc>
          <w:tcPr>
            <w:tcW w:w="141" w:type="pct"/>
          </w:tcPr>
          <w:p w14:paraId="0C7FA9A4" w14:textId="77777777" w:rsidR="0053704E" w:rsidRPr="005F213F" w:rsidRDefault="0053704E">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189BAC5B" w14:textId="77777777" w:rsidR="0053704E" w:rsidRPr="005F213F" w:rsidRDefault="0053704E">
            <w:pPr>
              <w:tabs>
                <w:tab w:val="decimal" w:pos="997"/>
              </w:tabs>
              <w:spacing w:line="240" w:lineRule="atLeast"/>
              <w:ind w:left="-110" w:right="-20"/>
              <w:rPr>
                <w:rFonts w:cs="Times New Roman"/>
                <w:b/>
                <w:bCs/>
                <w:color w:val="000000"/>
                <w:sz w:val="20"/>
              </w:rPr>
            </w:pPr>
            <w:r w:rsidRPr="0093239C">
              <w:rPr>
                <w:b/>
                <w:bCs/>
                <w:color w:val="000000"/>
                <w:sz w:val="20"/>
              </w:rPr>
              <w:t>1</w:t>
            </w:r>
            <w:r>
              <w:rPr>
                <w:b/>
                <w:bCs/>
                <w:color w:val="000000"/>
                <w:sz w:val="20"/>
              </w:rPr>
              <w:t>79</w:t>
            </w:r>
            <w:r w:rsidRPr="0093239C">
              <w:rPr>
                <w:b/>
                <w:bCs/>
                <w:color w:val="000000"/>
                <w:sz w:val="20"/>
              </w:rPr>
              <w:t>,</w:t>
            </w:r>
            <w:r>
              <w:rPr>
                <w:b/>
                <w:bCs/>
                <w:color w:val="000000"/>
                <w:sz w:val="20"/>
              </w:rPr>
              <w:t>905</w:t>
            </w:r>
            <w:r w:rsidRPr="0093239C">
              <w:rPr>
                <w:b/>
                <w:bCs/>
                <w:color w:val="000000"/>
                <w:sz w:val="20"/>
              </w:rPr>
              <w:t>,</w:t>
            </w:r>
            <w:r>
              <w:rPr>
                <w:b/>
                <w:bCs/>
                <w:color w:val="000000"/>
                <w:sz w:val="20"/>
              </w:rPr>
              <w:t>864</w:t>
            </w:r>
            <w:r w:rsidRPr="0093239C">
              <w:rPr>
                <w:b/>
                <w:bCs/>
                <w:color w:val="000000"/>
                <w:sz w:val="20"/>
              </w:rPr>
              <w:t xml:space="preserve"> </w:t>
            </w:r>
          </w:p>
        </w:tc>
      </w:tr>
      <w:tr w:rsidR="0053704E" w:rsidRPr="00AB5DFA" w14:paraId="64CDD384" w14:textId="77777777">
        <w:tc>
          <w:tcPr>
            <w:tcW w:w="1583" w:type="pct"/>
          </w:tcPr>
          <w:p w14:paraId="73A0A16D" w14:textId="77777777" w:rsidR="0053704E" w:rsidRPr="00AB5DFA" w:rsidRDefault="0053704E">
            <w:pPr>
              <w:ind w:left="340" w:right="-110" w:hanging="358"/>
              <w:rPr>
                <w:rFonts w:cs="Times New Roman"/>
                <w:sz w:val="20"/>
              </w:rPr>
            </w:pPr>
          </w:p>
        </w:tc>
        <w:tc>
          <w:tcPr>
            <w:tcW w:w="549" w:type="pct"/>
            <w:tcBorders>
              <w:top w:val="double" w:sz="4" w:space="0" w:color="auto"/>
            </w:tcBorders>
          </w:tcPr>
          <w:p w14:paraId="745DC8AF" w14:textId="77777777" w:rsidR="0053704E" w:rsidRPr="00AB5DFA" w:rsidRDefault="0053704E">
            <w:pPr>
              <w:tabs>
                <w:tab w:val="decimal" w:pos="997"/>
              </w:tabs>
              <w:ind w:left="-110" w:right="-20"/>
              <w:rPr>
                <w:rFonts w:cs="Times New Roman"/>
                <w:sz w:val="20"/>
              </w:rPr>
            </w:pPr>
          </w:p>
        </w:tc>
        <w:tc>
          <w:tcPr>
            <w:tcW w:w="141" w:type="pct"/>
          </w:tcPr>
          <w:p w14:paraId="4CE8C59A" w14:textId="77777777" w:rsidR="0053704E" w:rsidRPr="00AB5DFA" w:rsidRDefault="0053704E">
            <w:pPr>
              <w:tabs>
                <w:tab w:val="decimal" w:pos="997"/>
              </w:tabs>
              <w:ind w:left="-110" w:right="-20"/>
              <w:rPr>
                <w:rFonts w:cs="Times New Roman"/>
                <w:sz w:val="20"/>
              </w:rPr>
            </w:pPr>
          </w:p>
        </w:tc>
        <w:tc>
          <w:tcPr>
            <w:tcW w:w="560" w:type="pct"/>
            <w:tcBorders>
              <w:top w:val="double" w:sz="4" w:space="0" w:color="auto"/>
            </w:tcBorders>
          </w:tcPr>
          <w:p w14:paraId="18F191AB" w14:textId="77777777" w:rsidR="0053704E" w:rsidRPr="00AB5DFA" w:rsidRDefault="0053704E">
            <w:pPr>
              <w:tabs>
                <w:tab w:val="decimal" w:pos="997"/>
              </w:tabs>
              <w:ind w:left="-110" w:right="-20"/>
              <w:rPr>
                <w:rFonts w:cs="Times New Roman"/>
                <w:sz w:val="20"/>
              </w:rPr>
            </w:pPr>
          </w:p>
        </w:tc>
        <w:tc>
          <w:tcPr>
            <w:tcW w:w="125" w:type="pct"/>
          </w:tcPr>
          <w:p w14:paraId="066E161B" w14:textId="77777777" w:rsidR="0053704E" w:rsidRPr="00AB5DFA" w:rsidRDefault="0053704E">
            <w:pPr>
              <w:tabs>
                <w:tab w:val="decimal" w:pos="997"/>
              </w:tabs>
              <w:ind w:left="-110" w:right="-20"/>
              <w:rPr>
                <w:rFonts w:cs="Times New Roman"/>
                <w:sz w:val="20"/>
              </w:rPr>
            </w:pPr>
          </w:p>
        </w:tc>
        <w:tc>
          <w:tcPr>
            <w:tcW w:w="577" w:type="pct"/>
            <w:tcBorders>
              <w:top w:val="double" w:sz="4" w:space="0" w:color="auto"/>
            </w:tcBorders>
          </w:tcPr>
          <w:p w14:paraId="4852BA23" w14:textId="77777777" w:rsidR="0053704E" w:rsidRPr="00AB5DFA" w:rsidRDefault="0053704E">
            <w:pPr>
              <w:tabs>
                <w:tab w:val="decimal" w:pos="997"/>
              </w:tabs>
              <w:ind w:left="-110" w:right="-20"/>
              <w:rPr>
                <w:rFonts w:cs="Times New Roman"/>
                <w:sz w:val="20"/>
              </w:rPr>
            </w:pPr>
          </w:p>
        </w:tc>
        <w:tc>
          <w:tcPr>
            <w:tcW w:w="141" w:type="pct"/>
          </w:tcPr>
          <w:p w14:paraId="28BBB0A0" w14:textId="77777777" w:rsidR="0053704E" w:rsidRPr="00AB5DFA" w:rsidRDefault="0053704E">
            <w:pPr>
              <w:tabs>
                <w:tab w:val="decimal" w:pos="997"/>
              </w:tabs>
              <w:ind w:left="-110" w:right="-20"/>
              <w:rPr>
                <w:rFonts w:cs="Times New Roman"/>
                <w:sz w:val="20"/>
              </w:rPr>
            </w:pPr>
          </w:p>
        </w:tc>
        <w:tc>
          <w:tcPr>
            <w:tcW w:w="604" w:type="pct"/>
            <w:tcBorders>
              <w:top w:val="double" w:sz="4" w:space="0" w:color="auto"/>
            </w:tcBorders>
          </w:tcPr>
          <w:p w14:paraId="4373B0C8" w14:textId="77777777" w:rsidR="0053704E" w:rsidRPr="00AB5DFA" w:rsidRDefault="0053704E">
            <w:pPr>
              <w:tabs>
                <w:tab w:val="decimal" w:pos="997"/>
              </w:tabs>
              <w:ind w:left="-110" w:right="-20"/>
              <w:rPr>
                <w:rFonts w:cs="Times New Roman"/>
                <w:sz w:val="20"/>
              </w:rPr>
            </w:pPr>
          </w:p>
        </w:tc>
        <w:tc>
          <w:tcPr>
            <w:tcW w:w="141" w:type="pct"/>
          </w:tcPr>
          <w:p w14:paraId="4851CD82" w14:textId="77777777" w:rsidR="0053704E" w:rsidRPr="00AB5DFA" w:rsidRDefault="0053704E">
            <w:pPr>
              <w:tabs>
                <w:tab w:val="decimal" w:pos="997"/>
              </w:tabs>
              <w:ind w:left="-110" w:right="-20"/>
              <w:rPr>
                <w:rFonts w:cs="Times New Roman"/>
                <w:sz w:val="20"/>
              </w:rPr>
            </w:pPr>
          </w:p>
        </w:tc>
        <w:tc>
          <w:tcPr>
            <w:tcW w:w="579" w:type="pct"/>
            <w:tcBorders>
              <w:top w:val="double" w:sz="4" w:space="0" w:color="auto"/>
            </w:tcBorders>
          </w:tcPr>
          <w:p w14:paraId="0545E0CD" w14:textId="77777777" w:rsidR="0053704E" w:rsidRPr="00AB5DFA" w:rsidRDefault="0053704E">
            <w:pPr>
              <w:tabs>
                <w:tab w:val="decimal" w:pos="997"/>
              </w:tabs>
              <w:ind w:left="-110" w:right="-20"/>
              <w:rPr>
                <w:rFonts w:cs="Times New Roman"/>
                <w:sz w:val="20"/>
              </w:rPr>
            </w:pPr>
          </w:p>
        </w:tc>
      </w:tr>
      <w:tr w:rsidR="0053704E" w:rsidRPr="00AB5DFA" w14:paraId="3EFD7B84" w14:textId="77777777">
        <w:tc>
          <w:tcPr>
            <w:tcW w:w="1583" w:type="pct"/>
          </w:tcPr>
          <w:p w14:paraId="47384DE3" w14:textId="77777777" w:rsidR="0053704E" w:rsidRPr="00AB5DFA" w:rsidRDefault="0053704E">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49" w:type="pct"/>
          </w:tcPr>
          <w:p w14:paraId="5610DC9F" w14:textId="77777777" w:rsidR="0053704E" w:rsidRPr="00AB5DFA" w:rsidRDefault="0053704E">
            <w:pPr>
              <w:tabs>
                <w:tab w:val="decimal" w:pos="997"/>
              </w:tabs>
              <w:spacing w:line="240" w:lineRule="atLeast"/>
              <w:ind w:left="-110" w:right="-20"/>
              <w:rPr>
                <w:rFonts w:cs="Times New Roman"/>
                <w:sz w:val="20"/>
              </w:rPr>
            </w:pPr>
          </w:p>
        </w:tc>
        <w:tc>
          <w:tcPr>
            <w:tcW w:w="141" w:type="pct"/>
          </w:tcPr>
          <w:p w14:paraId="5FECB3D3" w14:textId="77777777" w:rsidR="0053704E" w:rsidRPr="00AB5DFA" w:rsidRDefault="0053704E">
            <w:pPr>
              <w:tabs>
                <w:tab w:val="decimal" w:pos="997"/>
              </w:tabs>
              <w:spacing w:line="240" w:lineRule="atLeast"/>
              <w:ind w:left="-110" w:right="-20"/>
              <w:rPr>
                <w:rFonts w:cs="Times New Roman"/>
                <w:sz w:val="20"/>
              </w:rPr>
            </w:pPr>
          </w:p>
        </w:tc>
        <w:tc>
          <w:tcPr>
            <w:tcW w:w="560" w:type="pct"/>
          </w:tcPr>
          <w:p w14:paraId="16BB8D5B" w14:textId="77777777" w:rsidR="0053704E" w:rsidRPr="00AB5DFA" w:rsidRDefault="0053704E">
            <w:pPr>
              <w:tabs>
                <w:tab w:val="decimal" w:pos="997"/>
              </w:tabs>
              <w:spacing w:line="240" w:lineRule="atLeast"/>
              <w:ind w:left="-110" w:right="-20"/>
              <w:rPr>
                <w:rFonts w:cs="Times New Roman"/>
                <w:sz w:val="20"/>
              </w:rPr>
            </w:pPr>
          </w:p>
        </w:tc>
        <w:tc>
          <w:tcPr>
            <w:tcW w:w="125" w:type="pct"/>
          </w:tcPr>
          <w:p w14:paraId="342A9E85" w14:textId="77777777" w:rsidR="0053704E" w:rsidRPr="00AB5DFA" w:rsidRDefault="0053704E">
            <w:pPr>
              <w:tabs>
                <w:tab w:val="decimal" w:pos="997"/>
              </w:tabs>
              <w:spacing w:line="240" w:lineRule="atLeast"/>
              <w:ind w:left="-110" w:right="-20"/>
              <w:rPr>
                <w:rFonts w:cs="Times New Roman"/>
                <w:sz w:val="20"/>
              </w:rPr>
            </w:pPr>
          </w:p>
        </w:tc>
        <w:tc>
          <w:tcPr>
            <w:tcW w:w="577" w:type="pct"/>
          </w:tcPr>
          <w:p w14:paraId="62103293" w14:textId="77777777" w:rsidR="0053704E" w:rsidRPr="00AB5DFA" w:rsidRDefault="0053704E">
            <w:pPr>
              <w:tabs>
                <w:tab w:val="decimal" w:pos="997"/>
              </w:tabs>
              <w:spacing w:line="240" w:lineRule="atLeast"/>
              <w:ind w:left="-110" w:right="-20"/>
              <w:rPr>
                <w:rFonts w:cs="Times New Roman"/>
                <w:sz w:val="20"/>
              </w:rPr>
            </w:pPr>
          </w:p>
        </w:tc>
        <w:tc>
          <w:tcPr>
            <w:tcW w:w="141" w:type="pct"/>
          </w:tcPr>
          <w:p w14:paraId="22711E93" w14:textId="77777777" w:rsidR="0053704E" w:rsidRPr="00AB5DFA" w:rsidRDefault="0053704E">
            <w:pPr>
              <w:tabs>
                <w:tab w:val="decimal" w:pos="997"/>
              </w:tabs>
              <w:spacing w:line="240" w:lineRule="atLeast"/>
              <w:ind w:left="-110" w:right="-20"/>
              <w:rPr>
                <w:rFonts w:cs="Times New Roman"/>
                <w:sz w:val="20"/>
              </w:rPr>
            </w:pPr>
          </w:p>
        </w:tc>
        <w:tc>
          <w:tcPr>
            <w:tcW w:w="604" w:type="pct"/>
          </w:tcPr>
          <w:p w14:paraId="68AEB9D4" w14:textId="77777777" w:rsidR="0053704E" w:rsidRPr="00AB5DFA" w:rsidRDefault="0053704E">
            <w:pPr>
              <w:tabs>
                <w:tab w:val="decimal" w:pos="997"/>
              </w:tabs>
              <w:spacing w:line="240" w:lineRule="atLeast"/>
              <w:ind w:left="-110" w:right="-20"/>
              <w:rPr>
                <w:rFonts w:cs="Times New Roman"/>
                <w:sz w:val="20"/>
              </w:rPr>
            </w:pPr>
          </w:p>
        </w:tc>
        <w:tc>
          <w:tcPr>
            <w:tcW w:w="141" w:type="pct"/>
          </w:tcPr>
          <w:p w14:paraId="121BDE59" w14:textId="77777777" w:rsidR="0053704E" w:rsidRPr="00AB5DFA" w:rsidRDefault="0053704E">
            <w:pPr>
              <w:tabs>
                <w:tab w:val="decimal" w:pos="997"/>
              </w:tabs>
              <w:spacing w:line="240" w:lineRule="atLeast"/>
              <w:ind w:left="-110" w:right="-20"/>
              <w:rPr>
                <w:rFonts w:cs="Times New Roman"/>
                <w:sz w:val="20"/>
              </w:rPr>
            </w:pPr>
          </w:p>
        </w:tc>
        <w:tc>
          <w:tcPr>
            <w:tcW w:w="579" w:type="pct"/>
          </w:tcPr>
          <w:p w14:paraId="522DB820" w14:textId="77777777" w:rsidR="0053704E" w:rsidRPr="00AB5DFA" w:rsidRDefault="0053704E">
            <w:pPr>
              <w:tabs>
                <w:tab w:val="decimal" w:pos="997"/>
              </w:tabs>
              <w:spacing w:line="240" w:lineRule="atLeast"/>
              <w:ind w:left="-110" w:right="-20"/>
              <w:rPr>
                <w:rFonts w:cs="Times New Roman"/>
                <w:sz w:val="20"/>
              </w:rPr>
            </w:pPr>
          </w:p>
        </w:tc>
      </w:tr>
      <w:tr w:rsidR="0053704E" w:rsidRPr="005F213F" w14:paraId="51774F8A" w14:textId="77777777">
        <w:tc>
          <w:tcPr>
            <w:tcW w:w="1583" w:type="pct"/>
          </w:tcPr>
          <w:p w14:paraId="1D785344" w14:textId="77777777" w:rsidR="0053704E" w:rsidRPr="00AB5DFA" w:rsidRDefault="0053704E">
            <w:pPr>
              <w:spacing w:line="240" w:lineRule="atLeast"/>
              <w:ind w:left="340" w:right="-110" w:hanging="358"/>
              <w:rPr>
                <w:rFonts w:cs="Times New Roman"/>
                <w:sz w:val="20"/>
              </w:rPr>
            </w:pPr>
            <w:r w:rsidRPr="00AB5DFA">
              <w:rPr>
                <w:rFonts w:cs="Times New Roman"/>
                <w:sz w:val="20"/>
              </w:rPr>
              <w:t>Deposits</w:t>
            </w:r>
          </w:p>
        </w:tc>
        <w:tc>
          <w:tcPr>
            <w:tcW w:w="549" w:type="pct"/>
          </w:tcPr>
          <w:p w14:paraId="2C1F2927" w14:textId="77777777" w:rsidR="0053704E" w:rsidRPr="005F213F" w:rsidRDefault="0053704E">
            <w:pPr>
              <w:tabs>
                <w:tab w:val="decimal" w:pos="997"/>
              </w:tabs>
              <w:spacing w:line="240" w:lineRule="atLeast"/>
              <w:ind w:right="-20"/>
              <w:rPr>
                <w:rFonts w:cs="Times New Roman"/>
                <w:color w:val="000000"/>
                <w:sz w:val="20"/>
              </w:rPr>
            </w:pPr>
            <w:r w:rsidRPr="0093239C">
              <w:rPr>
                <w:color w:val="000000"/>
                <w:sz w:val="20"/>
              </w:rPr>
              <w:t>-</w:t>
            </w:r>
          </w:p>
        </w:tc>
        <w:tc>
          <w:tcPr>
            <w:tcW w:w="141" w:type="pct"/>
          </w:tcPr>
          <w:p w14:paraId="427A81A7"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Pr>
          <w:p w14:paraId="70CCBE41"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79ABB49A"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Pr>
          <w:p w14:paraId="4B3C74DA"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695BA13D"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Pr>
          <w:p w14:paraId="7B459D63"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32</w:t>
            </w:r>
            <w:r w:rsidRPr="0093239C">
              <w:rPr>
                <w:color w:val="000000"/>
                <w:sz w:val="20"/>
              </w:rPr>
              <w:t>,</w:t>
            </w:r>
            <w:r>
              <w:rPr>
                <w:color w:val="000000"/>
                <w:sz w:val="20"/>
              </w:rPr>
              <w:t>599</w:t>
            </w:r>
            <w:r w:rsidRPr="0093239C">
              <w:rPr>
                <w:color w:val="000000"/>
                <w:sz w:val="20"/>
              </w:rPr>
              <w:t>,</w:t>
            </w:r>
            <w:r>
              <w:rPr>
                <w:rFonts w:cs="Times New Roman"/>
                <w:color w:val="000000"/>
                <w:sz w:val="20"/>
              </w:rPr>
              <w:t>489</w:t>
            </w:r>
          </w:p>
        </w:tc>
        <w:tc>
          <w:tcPr>
            <w:tcW w:w="141" w:type="pct"/>
          </w:tcPr>
          <w:p w14:paraId="38B3E550"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Pr>
          <w:p w14:paraId="6870FBC3"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1</w:t>
            </w:r>
            <w:r>
              <w:rPr>
                <w:color w:val="000000"/>
                <w:sz w:val="20"/>
              </w:rPr>
              <w:t>32</w:t>
            </w:r>
            <w:r w:rsidRPr="0093239C">
              <w:rPr>
                <w:color w:val="000000"/>
                <w:sz w:val="20"/>
              </w:rPr>
              <w:t>,</w:t>
            </w:r>
            <w:r>
              <w:rPr>
                <w:color w:val="000000"/>
                <w:sz w:val="20"/>
              </w:rPr>
              <w:t>599</w:t>
            </w:r>
            <w:r w:rsidRPr="0093239C">
              <w:rPr>
                <w:color w:val="000000"/>
                <w:sz w:val="20"/>
              </w:rPr>
              <w:t>,</w:t>
            </w:r>
            <w:r>
              <w:rPr>
                <w:rFonts w:cs="Times New Roman"/>
                <w:color w:val="000000"/>
                <w:sz w:val="20"/>
              </w:rPr>
              <w:t>489</w:t>
            </w:r>
          </w:p>
        </w:tc>
      </w:tr>
      <w:tr w:rsidR="0053704E" w:rsidRPr="005F213F" w14:paraId="030B5831" w14:textId="77777777">
        <w:tc>
          <w:tcPr>
            <w:tcW w:w="1583" w:type="pct"/>
          </w:tcPr>
          <w:p w14:paraId="693349F5" w14:textId="77777777" w:rsidR="0053704E" w:rsidRPr="00AB5DFA" w:rsidRDefault="0053704E">
            <w:pPr>
              <w:spacing w:line="240" w:lineRule="atLeast"/>
              <w:ind w:left="340" w:right="-110" w:hanging="358"/>
              <w:rPr>
                <w:rFonts w:cs="Times New Roman"/>
                <w:sz w:val="20"/>
              </w:rPr>
            </w:pPr>
            <w:r w:rsidRPr="00AB5DFA">
              <w:rPr>
                <w:rFonts w:cs="Times New Roman"/>
                <w:sz w:val="20"/>
              </w:rPr>
              <w:t>Interbank and money market items</w:t>
            </w:r>
          </w:p>
        </w:tc>
        <w:tc>
          <w:tcPr>
            <w:tcW w:w="549" w:type="pct"/>
          </w:tcPr>
          <w:p w14:paraId="6FA91A43"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5616983"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Pr>
          <w:p w14:paraId="45199317"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012CC4A8"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Pr>
          <w:p w14:paraId="2D8118B4"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C9D89A8"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Pr>
          <w:p w14:paraId="52B6D652"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2</w:t>
            </w:r>
            <w:r>
              <w:rPr>
                <w:color w:val="000000"/>
                <w:sz w:val="20"/>
              </w:rPr>
              <w:t>0</w:t>
            </w:r>
            <w:r w:rsidRPr="0093239C">
              <w:rPr>
                <w:color w:val="000000"/>
                <w:sz w:val="20"/>
              </w:rPr>
              <w:t>,</w:t>
            </w:r>
            <w:r>
              <w:rPr>
                <w:color w:val="000000"/>
                <w:sz w:val="20"/>
              </w:rPr>
              <w:t>2</w:t>
            </w:r>
            <w:r w:rsidRPr="0093239C">
              <w:rPr>
                <w:color w:val="000000"/>
                <w:sz w:val="20"/>
              </w:rPr>
              <w:t>57,</w:t>
            </w:r>
            <w:r>
              <w:rPr>
                <w:rFonts w:cs="Times New Roman"/>
                <w:color w:val="000000"/>
                <w:sz w:val="20"/>
              </w:rPr>
              <w:t>742</w:t>
            </w:r>
          </w:p>
        </w:tc>
        <w:tc>
          <w:tcPr>
            <w:tcW w:w="141" w:type="pct"/>
          </w:tcPr>
          <w:p w14:paraId="4B48F9AE"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Pr>
          <w:p w14:paraId="499F65A5"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2</w:t>
            </w:r>
            <w:r>
              <w:rPr>
                <w:color w:val="000000"/>
                <w:sz w:val="20"/>
              </w:rPr>
              <w:t>0</w:t>
            </w:r>
            <w:r w:rsidRPr="0093239C">
              <w:rPr>
                <w:color w:val="000000"/>
                <w:sz w:val="20"/>
              </w:rPr>
              <w:t>,</w:t>
            </w:r>
            <w:r>
              <w:rPr>
                <w:color w:val="000000"/>
                <w:sz w:val="20"/>
              </w:rPr>
              <w:t>2</w:t>
            </w:r>
            <w:r w:rsidRPr="0093239C">
              <w:rPr>
                <w:color w:val="000000"/>
                <w:sz w:val="20"/>
              </w:rPr>
              <w:t>57,</w:t>
            </w:r>
            <w:r>
              <w:rPr>
                <w:rFonts w:cs="Times New Roman"/>
                <w:color w:val="000000"/>
                <w:sz w:val="20"/>
              </w:rPr>
              <w:t>742</w:t>
            </w:r>
          </w:p>
        </w:tc>
      </w:tr>
      <w:tr w:rsidR="0053704E" w:rsidRPr="005F213F" w14:paraId="472F6C9A" w14:textId="77777777">
        <w:tc>
          <w:tcPr>
            <w:tcW w:w="1583" w:type="pct"/>
          </w:tcPr>
          <w:p w14:paraId="6542FCD5" w14:textId="77777777" w:rsidR="0053704E" w:rsidRPr="00AB5DFA" w:rsidRDefault="0053704E">
            <w:pPr>
              <w:spacing w:line="240" w:lineRule="atLeast"/>
              <w:ind w:left="340" w:right="-110" w:hanging="358"/>
              <w:rPr>
                <w:rFonts w:cs="Times New Roman"/>
                <w:sz w:val="20"/>
              </w:rPr>
            </w:pPr>
            <w:r w:rsidRPr="00AB5DFA">
              <w:rPr>
                <w:rFonts w:cs="Times New Roman"/>
                <w:sz w:val="20"/>
              </w:rPr>
              <w:t>Liabilities payable on demand</w:t>
            </w:r>
          </w:p>
        </w:tc>
        <w:tc>
          <w:tcPr>
            <w:tcW w:w="549" w:type="pct"/>
          </w:tcPr>
          <w:p w14:paraId="55EA5797"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1A2F0F07"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Pr>
          <w:p w14:paraId="1A604AD9"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7B242F5C"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Pr>
          <w:p w14:paraId="3639D608" w14:textId="77777777" w:rsidR="0053704E" w:rsidRPr="005F213F" w:rsidRDefault="0053704E">
            <w:pPr>
              <w:tabs>
                <w:tab w:val="decimal" w:pos="909"/>
              </w:tabs>
              <w:spacing w:line="240" w:lineRule="atLeast"/>
              <w:ind w:left="-110" w:right="-20"/>
              <w:rPr>
                <w:rFonts w:cs="Times New Roman"/>
                <w:color w:val="000000"/>
                <w:sz w:val="20"/>
              </w:rPr>
            </w:pPr>
            <w:r w:rsidRPr="0093239C">
              <w:rPr>
                <w:color w:val="000000"/>
                <w:sz w:val="20"/>
              </w:rPr>
              <w:t>-</w:t>
            </w:r>
          </w:p>
        </w:tc>
        <w:tc>
          <w:tcPr>
            <w:tcW w:w="141" w:type="pct"/>
          </w:tcPr>
          <w:p w14:paraId="63D4C340"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Pr>
          <w:p w14:paraId="74535FFD"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 xml:space="preserve"> 45,</w:t>
            </w:r>
            <w:r>
              <w:rPr>
                <w:color w:val="000000"/>
                <w:sz w:val="20"/>
              </w:rPr>
              <w:t>092</w:t>
            </w:r>
            <w:r w:rsidRPr="0093239C">
              <w:rPr>
                <w:color w:val="000000"/>
                <w:sz w:val="20"/>
              </w:rPr>
              <w:t xml:space="preserve"> </w:t>
            </w:r>
          </w:p>
        </w:tc>
        <w:tc>
          <w:tcPr>
            <w:tcW w:w="141" w:type="pct"/>
          </w:tcPr>
          <w:p w14:paraId="3D9662C6"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Pr>
          <w:p w14:paraId="4D581521" w14:textId="77777777" w:rsidR="0053704E" w:rsidRPr="005F213F" w:rsidRDefault="0053704E">
            <w:pPr>
              <w:tabs>
                <w:tab w:val="decimal" w:pos="997"/>
              </w:tabs>
              <w:spacing w:line="240" w:lineRule="atLeast"/>
              <w:ind w:left="-110" w:right="-20"/>
              <w:rPr>
                <w:rFonts w:cs="Times New Roman"/>
                <w:color w:val="000000"/>
                <w:sz w:val="20"/>
              </w:rPr>
            </w:pPr>
            <w:r w:rsidRPr="0093239C">
              <w:rPr>
                <w:color w:val="000000"/>
                <w:sz w:val="20"/>
              </w:rPr>
              <w:t xml:space="preserve"> 45,</w:t>
            </w:r>
            <w:r>
              <w:rPr>
                <w:color w:val="000000"/>
                <w:sz w:val="20"/>
              </w:rPr>
              <w:t>092</w:t>
            </w:r>
            <w:r w:rsidRPr="0093239C">
              <w:rPr>
                <w:color w:val="000000"/>
                <w:sz w:val="20"/>
              </w:rPr>
              <w:t xml:space="preserve"> </w:t>
            </w:r>
          </w:p>
        </w:tc>
      </w:tr>
      <w:tr w:rsidR="0053704E" w:rsidRPr="00A6283C" w14:paraId="40C9AF59" w14:textId="77777777">
        <w:tc>
          <w:tcPr>
            <w:tcW w:w="1583" w:type="pct"/>
          </w:tcPr>
          <w:p w14:paraId="01663314" w14:textId="77777777" w:rsidR="0053704E" w:rsidRPr="00AB5DFA" w:rsidRDefault="0053704E">
            <w:pPr>
              <w:spacing w:line="240" w:lineRule="atLeast"/>
              <w:ind w:left="340" w:right="-110" w:hanging="358"/>
              <w:rPr>
                <w:rFonts w:cs="Times New Roman"/>
                <w:sz w:val="20"/>
              </w:rPr>
            </w:pPr>
            <w:r w:rsidRPr="00AB5DFA">
              <w:rPr>
                <w:rFonts w:cs="Times New Roman"/>
                <w:sz w:val="20"/>
              </w:rPr>
              <w:t>Derivative liabilities</w:t>
            </w:r>
          </w:p>
        </w:tc>
        <w:tc>
          <w:tcPr>
            <w:tcW w:w="549" w:type="pct"/>
          </w:tcPr>
          <w:p w14:paraId="48C245A8" w14:textId="77777777" w:rsidR="0053704E" w:rsidRPr="00A6283C" w:rsidRDefault="0053704E">
            <w:pPr>
              <w:tabs>
                <w:tab w:val="decimal" w:pos="882"/>
              </w:tabs>
              <w:spacing w:line="240" w:lineRule="atLeast"/>
              <w:ind w:left="-110" w:right="-20"/>
              <w:rPr>
                <w:color w:val="000000"/>
                <w:sz w:val="20"/>
              </w:rPr>
            </w:pPr>
            <w:r w:rsidRPr="005B5791">
              <w:rPr>
                <w:color w:val="000000"/>
                <w:sz w:val="20"/>
              </w:rPr>
              <w:t>1</w:t>
            </w:r>
            <w:r>
              <w:rPr>
                <w:color w:val="000000"/>
                <w:sz w:val="20"/>
              </w:rPr>
              <w:t>65</w:t>
            </w:r>
            <w:r w:rsidRPr="005B5791">
              <w:rPr>
                <w:color w:val="000000"/>
                <w:sz w:val="20"/>
              </w:rPr>
              <w:t>,1</w:t>
            </w:r>
            <w:r>
              <w:rPr>
                <w:color w:val="000000"/>
                <w:sz w:val="20"/>
              </w:rPr>
              <w:t>98</w:t>
            </w:r>
          </w:p>
        </w:tc>
        <w:tc>
          <w:tcPr>
            <w:tcW w:w="141" w:type="pct"/>
          </w:tcPr>
          <w:p w14:paraId="5FF70B22" w14:textId="77777777" w:rsidR="0053704E" w:rsidRPr="005F213F" w:rsidRDefault="0053704E">
            <w:pPr>
              <w:tabs>
                <w:tab w:val="decimal" w:pos="882"/>
              </w:tabs>
              <w:spacing w:line="240" w:lineRule="atLeast"/>
              <w:ind w:left="-110" w:right="-20"/>
              <w:rPr>
                <w:rFonts w:cs="Times New Roman"/>
                <w:color w:val="000000"/>
                <w:sz w:val="20"/>
              </w:rPr>
            </w:pPr>
          </w:p>
        </w:tc>
        <w:tc>
          <w:tcPr>
            <w:tcW w:w="560" w:type="pct"/>
          </w:tcPr>
          <w:p w14:paraId="2372F923" w14:textId="77777777" w:rsidR="0053704E" w:rsidRPr="00A6283C" w:rsidRDefault="0053704E">
            <w:pPr>
              <w:tabs>
                <w:tab w:val="decimal" w:pos="882"/>
              </w:tabs>
              <w:spacing w:line="240" w:lineRule="atLeast"/>
              <w:ind w:left="-110" w:right="-20"/>
              <w:rPr>
                <w:color w:val="000000"/>
                <w:sz w:val="20"/>
              </w:rPr>
            </w:pPr>
            <w:r w:rsidRPr="005B5791">
              <w:rPr>
                <w:color w:val="000000"/>
                <w:sz w:val="20"/>
              </w:rPr>
              <w:t>-</w:t>
            </w:r>
          </w:p>
        </w:tc>
        <w:tc>
          <w:tcPr>
            <w:tcW w:w="125" w:type="pct"/>
          </w:tcPr>
          <w:p w14:paraId="0CCC68C4"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Pr>
          <w:p w14:paraId="18DBF1C2" w14:textId="77777777" w:rsidR="0053704E" w:rsidRPr="00A6283C" w:rsidRDefault="0053704E">
            <w:pPr>
              <w:tabs>
                <w:tab w:val="decimal" w:pos="909"/>
              </w:tabs>
              <w:spacing w:line="240" w:lineRule="atLeast"/>
              <w:ind w:left="-110" w:right="-20"/>
              <w:rPr>
                <w:color w:val="000000"/>
                <w:sz w:val="20"/>
              </w:rPr>
            </w:pPr>
            <w:r w:rsidRPr="005B5791">
              <w:rPr>
                <w:color w:val="000000"/>
                <w:sz w:val="20"/>
              </w:rPr>
              <w:t>-</w:t>
            </w:r>
          </w:p>
        </w:tc>
        <w:tc>
          <w:tcPr>
            <w:tcW w:w="141" w:type="pct"/>
          </w:tcPr>
          <w:p w14:paraId="48D66F0D"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Pr>
          <w:p w14:paraId="656F1BD0" w14:textId="77777777" w:rsidR="0053704E" w:rsidRPr="00A6283C" w:rsidRDefault="0053704E">
            <w:pPr>
              <w:tabs>
                <w:tab w:val="decimal" w:pos="997"/>
              </w:tabs>
              <w:spacing w:line="240" w:lineRule="atLeast"/>
              <w:ind w:left="-110" w:right="-20"/>
              <w:rPr>
                <w:color w:val="000000"/>
                <w:sz w:val="20"/>
              </w:rPr>
            </w:pPr>
            <w:r w:rsidRPr="005B5791">
              <w:rPr>
                <w:color w:val="000000"/>
                <w:sz w:val="20"/>
              </w:rPr>
              <w:t>-</w:t>
            </w:r>
          </w:p>
        </w:tc>
        <w:tc>
          <w:tcPr>
            <w:tcW w:w="141" w:type="pct"/>
          </w:tcPr>
          <w:p w14:paraId="728AEF73"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Pr>
          <w:p w14:paraId="5710F667" w14:textId="77777777" w:rsidR="0053704E" w:rsidRPr="00A6283C" w:rsidRDefault="0053704E">
            <w:pPr>
              <w:tabs>
                <w:tab w:val="decimal" w:pos="997"/>
              </w:tabs>
              <w:spacing w:line="240" w:lineRule="atLeast"/>
              <w:ind w:left="-110" w:right="-20"/>
              <w:rPr>
                <w:color w:val="000000"/>
                <w:sz w:val="20"/>
              </w:rPr>
            </w:pPr>
            <w:r w:rsidRPr="005B5791">
              <w:rPr>
                <w:color w:val="000000"/>
                <w:sz w:val="20"/>
              </w:rPr>
              <w:t>1</w:t>
            </w:r>
            <w:r>
              <w:rPr>
                <w:color w:val="000000"/>
                <w:sz w:val="20"/>
              </w:rPr>
              <w:t>65</w:t>
            </w:r>
            <w:r w:rsidRPr="005B5791">
              <w:rPr>
                <w:color w:val="000000"/>
                <w:sz w:val="20"/>
              </w:rPr>
              <w:t>,1</w:t>
            </w:r>
            <w:r>
              <w:rPr>
                <w:color w:val="000000"/>
                <w:sz w:val="20"/>
              </w:rPr>
              <w:t>98</w:t>
            </w:r>
          </w:p>
        </w:tc>
      </w:tr>
      <w:tr w:rsidR="0053704E" w:rsidRPr="005F213F" w14:paraId="0749830D" w14:textId="77777777">
        <w:tc>
          <w:tcPr>
            <w:tcW w:w="1583" w:type="pct"/>
          </w:tcPr>
          <w:p w14:paraId="1458D2AF" w14:textId="77777777" w:rsidR="0053704E" w:rsidRPr="00AB5DFA" w:rsidRDefault="0053704E">
            <w:pPr>
              <w:spacing w:line="240" w:lineRule="atLeast"/>
              <w:ind w:left="340" w:right="-110" w:hanging="358"/>
              <w:rPr>
                <w:rFonts w:cs="Times New Roman"/>
                <w:sz w:val="20"/>
              </w:rPr>
            </w:pPr>
            <w:r w:rsidRPr="00AB5DFA">
              <w:rPr>
                <w:rFonts w:cs="Times New Roman"/>
                <w:sz w:val="20"/>
              </w:rPr>
              <w:t>Debt issued and borrowings</w:t>
            </w:r>
          </w:p>
        </w:tc>
        <w:tc>
          <w:tcPr>
            <w:tcW w:w="549" w:type="pct"/>
          </w:tcPr>
          <w:p w14:paraId="2E9745E3" w14:textId="77777777" w:rsidR="0053704E" w:rsidRPr="005F213F" w:rsidRDefault="0053704E">
            <w:pPr>
              <w:tabs>
                <w:tab w:val="decimal" w:pos="882"/>
              </w:tabs>
              <w:spacing w:line="240" w:lineRule="atLeast"/>
              <w:ind w:left="-110" w:right="-20"/>
              <w:rPr>
                <w:rFonts w:cs="Times New Roman"/>
                <w:color w:val="000000"/>
                <w:sz w:val="20"/>
              </w:rPr>
            </w:pPr>
            <w:r w:rsidRPr="005B5791">
              <w:rPr>
                <w:color w:val="000000"/>
                <w:sz w:val="20"/>
              </w:rPr>
              <w:t>-</w:t>
            </w:r>
          </w:p>
        </w:tc>
        <w:tc>
          <w:tcPr>
            <w:tcW w:w="141" w:type="pct"/>
          </w:tcPr>
          <w:p w14:paraId="7C60E5C9" w14:textId="77777777" w:rsidR="0053704E" w:rsidRPr="005F213F" w:rsidRDefault="0053704E">
            <w:pPr>
              <w:tabs>
                <w:tab w:val="decimal" w:pos="882"/>
              </w:tabs>
              <w:spacing w:line="240" w:lineRule="atLeast"/>
              <w:ind w:left="-110" w:right="-20"/>
              <w:rPr>
                <w:rFonts w:cs="Times New Roman"/>
                <w:color w:val="000000"/>
                <w:sz w:val="20"/>
              </w:rPr>
            </w:pPr>
          </w:p>
        </w:tc>
        <w:tc>
          <w:tcPr>
            <w:tcW w:w="560" w:type="pct"/>
          </w:tcPr>
          <w:p w14:paraId="2C5C456F" w14:textId="77777777" w:rsidR="0053704E" w:rsidRPr="005F213F" w:rsidRDefault="0053704E">
            <w:pPr>
              <w:tabs>
                <w:tab w:val="decimal" w:pos="882"/>
              </w:tabs>
              <w:spacing w:line="240" w:lineRule="atLeast"/>
              <w:ind w:left="-110" w:right="-20"/>
              <w:rPr>
                <w:rFonts w:cs="Times New Roman"/>
                <w:color w:val="000000"/>
                <w:sz w:val="20"/>
              </w:rPr>
            </w:pPr>
            <w:r w:rsidRPr="005B5791">
              <w:rPr>
                <w:color w:val="000000"/>
                <w:sz w:val="20"/>
              </w:rPr>
              <w:t>-</w:t>
            </w:r>
          </w:p>
        </w:tc>
        <w:tc>
          <w:tcPr>
            <w:tcW w:w="125" w:type="pct"/>
          </w:tcPr>
          <w:p w14:paraId="6AE07F13"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Pr>
          <w:p w14:paraId="4177EE3E" w14:textId="77777777" w:rsidR="0053704E" w:rsidRPr="005F213F" w:rsidRDefault="0053704E">
            <w:pPr>
              <w:tabs>
                <w:tab w:val="decimal" w:pos="909"/>
              </w:tabs>
              <w:spacing w:line="240" w:lineRule="atLeast"/>
              <w:ind w:left="-110" w:right="-20"/>
              <w:rPr>
                <w:rFonts w:cs="Times New Roman"/>
                <w:color w:val="000000"/>
                <w:sz w:val="20"/>
              </w:rPr>
            </w:pPr>
            <w:r w:rsidRPr="005B5791">
              <w:rPr>
                <w:color w:val="000000"/>
                <w:sz w:val="20"/>
              </w:rPr>
              <w:t>-</w:t>
            </w:r>
          </w:p>
        </w:tc>
        <w:tc>
          <w:tcPr>
            <w:tcW w:w="141" w:type="pct"/>
          </w:tcPr>
          <w:p w14:paraId="30FBA18F"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Pr>
          <w:p w14:paraId="4071A70B" w14:textId="77777777" w:rsidR="0053704E" w:rsidRPr="005F213F" w:rsidRDefault="0053704E">
            <w:pPr>
              <w:tabs>
                <w:tab w:val="decimal" w:pos="997"/>
              </w:tabs>
              <w:spacing w:line="240" w:lineRule="atLeast"/>
              <w:ind w:left="-110" w:right="-20"/>
              <w:rPr>
                <w:rFonts w:cs="Times New Roman"/>
                <w:color w:val="000000"/>
                <w:sz w:val="20"/>
              </w:rPr>
            </w:pPr>
            <w:r w:rsidRPr="005B5791">
              <w:rPr>
                <w:color w:val="000000"/>
                <w:sz w:val="20"/>
              </w:rPr>
              <w:t xml:space="preserve"> 2,6</w:t>
            </w:r>
            <w:r>
              <w:rPr>
                <w:color w:val="000000"/>
                <w:sz w:val="20"/>
              </w:rPr>
              <w:t>35</w:t>
            </w:r>
            <w:r w:rsidRPr="005B5791">
              <w:rPr>
                <w:color w:val="000000"/>
                <w:sz w:val="20"/>
              </w:rPr>
              <w:t>,</w:t>
            </w:r>
            <w:r>
              <w:rPr>
                <w:color w:val="000000"/>
                <w:sz w:val="20"/>
              </w:rPr>
              <w:t>669</w:t>
            </w:r>
            <w:r w:rsidRPr="005B5791">
              <w:rPr>
                <w:color w:val="000000"/>
                <w:sz w:val="20"/>
              </w:rPr>
              <w:t xml:space="preserve"> </w:t>
            </w:r>
          </w:p>
        </w:tc>
        <w:tc>
          <w:tcPr>
            <w:tcW w:w="141" w:type="pct"/>
          </w:tcPr>
          <w:p w14:paraId="63221E65"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Pr>
          <w:p w14:paraId="2EF4FAE2" w14:textId="77777777" w:rsidR="0053704E" w:rsidRPr="005F213F" w:rsidRDefault="0053704E">
            <w:pPr>
              <w:tabs>
                <w:tab w:val="decimal" w:pos="997"/>
              </w:tabs>
              <w:spacing w:line="240" w:lineRule="atLeast"/>
              <w:ind w:left="-110" w:right="-20"/>
              <w:rPr>
                <w:rFonts w:cs="Times New Roman"/>
                <w:color w:val="000000"/>
                <w:sz w:val="20"/>
              </w:rPr>
            </w:pPr>
            <w:r w:rsidRPr="005B5791">
              <w:rPr>
                <w:color w:val="000000"/>
                <w:sz w:val="20"/>
              </w:rPr>
              <w:t xml:space="preserve"> 2,6</w:t>
            </w:r>
            <w:r>
              <w:rPr>
                <w:color w:val="000000"/>
                <w:sz w:val="20"/>
              </w:rPr>
              <w:t>35</w:t>
            </w:r>
            <w:r w:rsidRPr="005B5791">
              <w:rPr>
                <w:color w:val="000000"/>
                <w:sz w:val="20"/>
              </w:rPr>
              <w:t>,</w:t>
            </w:r>
            <w:r>
              <w:rPr>
                <w:color w:val="000000"/>
                <w:sz w:val="20"/>
              </w:rPr>
              <w:t>669</w:t>
            </w:r>
            <w:r w:rsidRPr="005B5791">
              <w:rPr>
                <w:color w:val="000000"/>
                <w:sz w:val="20"/>
              </w:rPr>
              <w:t xml:space="preserve"> </w:t>
            </w:r>
          </w:p>
        </w:tc>
      </w:tr>
      <w:tr w:rsidR="0053704E" w:rsidRPr="005F213F" w14:paraId="79B11CBB" w14:textId="77777777">
        <w:tc>
          <w:tcPr>
            <w:tcW w:w="1583" w:type="pct"/>
          </w:tcPr>
          <w:p w14:paraId="2A35401F" w14:textId="77777777" w:rsidR="0053704E" w:rsidRPr="00AB5DFA" w:rsidRDefault="0053704E">
            <w:pPr>
              <w:spacing w:line="240" w:lineRule="atLeast"/>
              <w:ind w:left="340" w:right="-110" w:hanging="358"/>
              <w:rPr>
                <w:rFonts w:cs="Times New Roman"/>
                <w:sz w:val="20"/>
                <w:lang w:val="en-US"/>
              </w:rPr>
            </w:pPr>
            <w:r w:rsidRPr="00AB5DFA">
              <w:rPr>
                <w:rFonts w:cs="Times New Roman"/>
                <w:sz w:val="20"/>
              </w:rPr>
              <w:t>Other financial liabilities</w:t>
            </w:r>
          </w:p>
        </w:tc>
        <w:tc>
          <w:tcPr>
            <w:tcW w:w="549" w:type="pct"/>
            <w:tcBorders>
              <w:bottom w:val="single" w:sz="4" w:space="0" w:color="auto"/>
            </w:tcBorders>
          </w:tcPr>
          <w:p w14:paraId="57E9BA28" w14:textId="77777777" w:rsidR="0053704E" w:rsidRPr="005F213F" w:rsidRDefault="0053704E">
            <w:pPr>
              <w:tabs>
                <w:tab w:val="decimal" w:pos="997"/>
              </w:tabs>
              <w:spacing w:line="240" w:lineRule="atLeast"/>
              <w:ind w:left="-110" w:right="-20"/>
              <w:rPr>
                <w:rFonts w:cs="Times New Roman"/>
                <w:color w:val="000000"/>
                <w:sz w:val="20"/>
              </w:rPr>
            </w:pPr>
            <w:r w:rsidRPr="005B5791">
              <w:rPr>
                <w:color w:val="000000"/>
                <w:sz w:val="20"/>
              </w:rPr>
              <w:t>-</w:t>
            </w:r>
          </w:p>
        </w:tc>
        <w:tc>
          <w:tcPr>
            <w:tcW w:w="141" w:type="pct"/>
          </w:tcPr>
          <w:p w14:paraId="3C9762A7" w14:textId="77777777" w:rsidR="0053704E" w:rsidRPr="005F213F" w:rsidRDefault="0053704E">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16B07D82" w14:textId="77777777" w:rsidR="0053704E" w:rsidRPr="005F213F" w:rsidRDefault="0053704E">
            <w:pPr>
              <w:tabs>
                <w:tab w:val="decimal" w:pos="997"/>
              </w:tabs>
              <w:spacing w:line="240" w:lineRule="atLeast"/>
              <w:ind w:left="-110" w:right="-20"/>
              <w:rPr>
                <w:rFonts w:cs="Times New Roman"/>
                <w:color w:val="000000"/>
                <w:sz w:val="20"/>
              </w:rPr>
            </w:pPr>
            <w:r w:rsidRPr="005B5791">
              <w:rPr>
                <w:color w:val="000000"/>
                <w:sz w:val="20"/>
              </w:rPr>
              <w:t>-</w:t>
            </w:r>
          </w:p>
        </w:tc>
        <w:tc>
          <w:tcPr>
            <w:tcW w:w="125" w:type="pct"/>
          </w:tcPr>
          <w:p w14:paraId="0BCB99BB" w14:textId="77777777" w:rsidR="0053704E" w:rsidRPr="005F213F" w:rsidRDefault="0053704E">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1CD54293" w14:textId="77777777" w:rsidR="0053704E" w:rsidRPr="005F213F" w:rsidRDefault="0053704E">
            <w:pPr>
              <w:tabs>
                <w:tab w:val="decimal" w:pos="997"/>
              </w:tabs>
              <w:spacing w:line="240" w:lineRule="atLeast"/>
              <w:ind w:left="-110" w:right="-20"/>
              <w:rPr>
                <w:rFonts w:cs="Times New Roman"/>
                <w:color w:val="000000"/>
                <w:sz w:val="20"/>
              </w:rPr>
            </w:pPr>
            <w:r w:rsidRPr="005B5791">
              <w:rPr>
                <w:color w:val="000000"/>
                <w:sz w:val="20"/>
              </w:rPr>
              <w:t>-</w:t>
            </w:r>
          </w:p>
        </w:tc>
        <w:tc>
          <w:tcPr>
            <w:tcW w:w="141" w:type="pct"/>
          </w:tcPr>
          <w:p w14:paraId="3C67B840" w14:textId="77777777" w:rsidR="0053704E" w:rsidRPr="005F213F" w:rsidRDefault="0053704E">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72144796" w14:textId="77777777" w:rsidR="0053704E" w:rsidRPr="005F213F" w:rsidRDefault="0053704E">
            <w:pPr>
              <w:tabs>
                <w:tab w:val="decimal" w:pos="997"/>
              </w:tabs>
              <w:spacing w:line="240" w:lineRule="atLeast"/>
              <w:ind w:left="-110" w:right="-20"/>
              <w:rPr>
                <w:rFonts w:cs="Times New Roman"/>
                <w:color w:val="000000"/>
                <w:sz w:val="20"/>
              </w:rPr>
            </w:pPr>
            <w:r w:rsidRPr="005B5791">
              <w:rPr>
                <w:color w:val="000000"/>
                <w:sz w:val="20"/>
              </w:rPr>
              <w:t xml:space="preserve"> </w:t>
            </w:r>
            <w:r>
              <w:rPr>
                <w:color w:val="000000"/>
                <w:sz w:val="20"/>
              </w:rPr>
              <w:t>2</w:t>
            </w:r>
            <w:r w:rsidRPr="005B5791">
              <w:rPr>
                <w:color w:val="000000"/>
                <w:sz w:val="20"/>
              </w:rPr>
              <w:t>,</w:t>
            </w:r>
            <w:r>
              <w:rPr>
                <w:color w:val="000000"/>
                <w:sz w:val="20"/>
              </w:rPr>
              <w:t>345</w:t>
            </w:r>
            <w:r w:rsidRPr="005B5791">
              <w:rPr>
                <w:color w:val="000000"/>
                <w:sz w:val="20"/>
              </w:rPr>
              <w:t>,</w:t>
            </w:r>
            <w:r>
              <w:rPr>
                <w:color w:val="000000"/>
                <w:sz w:val="20"/>
              </w:rPr>
              <w:t>694</w:t>
            </w:r>
            <w:r w:rsidRPr="005B5791">
              <w:rPr>
                <w:color w:val="000000"/>
                <w:sz w:val="20"/>
              </w:rPr>
              <w:t xml:space="preserve"> </w:t>
            </w:r>
          </w:p>
        </w:tc>
        <w:tc>
          <w:tcPr>
            <w:tcW w:w="141" w:type="pct"/>
          </w:tcPr>
          <w:p w14:paraId="0F0B4B9E" w14:textId="77777777" w:rsidR="0053704E" w:rsidRPr="005F213F" w:rsidRDefault="0053704E">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3F60A545" w14:textId="77777777" w:rsidR="0053704E" w:rsidRPr="005F213F" w:rsidRDefault="0053704E">
            <w:pPr>
              <w:tabs>
                <w:tab w:val="decimal" w:pos="997"/>
              </w:tabs>
              <w:spacing w:line="240" w:lineRule="atLeast"/>
              <w:ind w:left="-110" w:right="-20"/>
              <w:rPr>
                <w:rFonts w:cs="Times New Roman"/>
                <w:color w:val="000000"/>
                <w:sz w:val="20"/>
              </w:rPr>
            </w:pPr>
            <w:r w:rsidRPr="005B5791">
              <w:rPr>
                <w:color w:val="000000"/>
                <w:sz w:val="20"/>
              </w:rPr>
              <w:t xml:space="preserve"> </w:t>
            </w:r>
            <w:r>
              <w:rPr>
                <w:color w:val="000000"/>
                <w:sz w:val="20"/>
              </w:rPr>
              <w:t>2</w:t>
            </w:r>
            <w:r w:rsidRPr="005B5791">
              <w:rPr>
                <w:color w:val="000000"/>
                <w:sz w:val="20"/>
              </w:rPr>
              <w:t>,</w:t>
            </w:r>
            <w:r>
              <w:rPr>
                <w:color w:val="000000"/>
                <w:sz w:val="20"/>
              </w:rPr>
              <w:t>345</w:t>
            </w:r>
            <w:r w:rsidRPr="005B5791">
              <w:rPr>
                <w:color w:val="000000"/>
                <w:sz w:val="20"/>
              </w:rPr>
              <w:t>,</w:t>
            </w:r>
            <w:r>
              <w:rPr>
                <w:color w:val="000000"/>
                <w:sz w:val="20"/>
              </w:rPr>
              <w:t>694</w:t>
            </w:r>
            <w:r w:rsidRPr="005B5791">
              <w:rPr>
                <w:color w:val="000000"/>
                <w:sz w:val="20"/>
              </w:rPr>
              <w:t xml:space="preserve"> </w:t>
            </w:r>
          </w:p>
        </w:tc>
      </w:tr>
      <w:tr w:rsidR="0053704E" w:rsidRPr="005F213F" w14:paraId="48EE138A" w14:textId="77777777">
        <w:tc>
          <w:tcPr>
            <w:tcW w:w="1583" w:type="pct"/>
          </w:tcPr>
          <w:p w14:paraId="1AA83BE1" w14:textId="77777777" w:rsidR="0053704E" w:rsidRPr="00AB5DFA" w:rsidRDefault="0053704E">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430DE9A6" w14:textId="77777777" w:rsidR="0053704E" w:rsidRPr="005F213F" w:rsidRDefault="0053704E">
            <w:pPr>
              <w:tabs>
                <w:tab w:val="decimal" w:pos="997"/>
              </w:tabs>
              <w:spacing w:line="240" w:lineRule="atLeast"/>
              <w:ind w:left="-110" w:right="-20"/>
              <w:rPr>
                <w:rFonts w:cs="Times New Roman"/>
                <w:color w:val="000000"/>
                <w:sz w:val="20"/>
              </w:rPr>
            </w:pPr>
            <w:r w:rsidRPr="005B5791">
              <w:rPr>
                <w:b/>
                <w:bCs/>
                <w:color w:val="000000"/>
                <w:sz w:val="20"/>
              </w:rPr>
              <w:t>1</w:t>
            </w:r>
            <w:r>
              <w:rPr>
                <w:b/>
                <w:bCs/>
                <w:color w:val="000000"/>
                <w:sz w:val="20"/>
              </w:rPr>
              <w:t>65</w:t>
            </w:r>
            <w:r w:rsidRPr="005B5791">
              <w:rPr>
                <w:b/>
                <w:bCs/>
                <w:color w:val="000000"/>
                <w:sz w:val="20"/>
              </w:rPr>
              <w:t>,1</w:t>
            </w:r>
            <w:r w:rsidRPr="00B617F2">
              <w:rPr>
                <w:b/>
                <w:bCs/>
                <w:color w:val="000000"/>
                <w:sz w:val="20"/>
              </w:rPr>
              <w:t>98</w:t>
            </w:r>
          </w:p>
        </w:tc>
        <w:tc>
          <w:tcPr>
            <w:tcW w:w="141" w:type="pct"/>
          </w:tcPr>
          <w:p w14:paraId="07C96704" w14:textId="77777777" w:rsidR="0053704E" w:rsidRPr="005F213F" w:rsidRDefault="0053704E">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5481B288" w14:textId="77777777" w:rsidR="0053704E" w:rsidRPr="005F213F" w:rsidRDefault="0053704E">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25" w:type="pct"/>
          </w:tcPr>
          <w:p w14:paraId="0EAB0073" w14:textId="77777777" w:rsidR="0053704E" w:rsidRPr="005F213F" w:rsidRDefault="0053704E">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513CE49D" w14:textId="77777777" w:rsidR="0053704E" w:rsidRPr="005F213F" w:rsidRDefault="0053704E">
            <w:pPr>
              <w:tabs>
                <w:tab w:val="decimal" w:pos="997"/>
              </w:tabs>
              <w:spacing w:line="240" w:lineRule="atLeast"/>
              <w:ind w:left="-110" w:right="-20"/>
              <w:rPr>
                <w:rFonts w:cs="Times New Roman"/>
                <w:b/>
                <w:bCs/>
                <w:color w:val="000000"/>
                <w:sz w:val="20"/>
              </w:rPr>
            </w:pPr>
            <w:r w:rsidRPr="005B5791">
              <w:rPr>
                <w:b/>
                <w:bCs/>
                <w:color w:val="000000"/>
                <w:sz w:val="20"/>
              </w:rPr>
              <w:t>-</w:t>
            </w:r>
          </w:p>
        </w:tc>
        <w:tc>
          <w:tcPr>
            <w:tcW w:w="141" w:type="pct"/>
          </w:tcPr>
          <w:p w14:paraId="281B34A7" w14:textId="77777777" w:rsidR="0053704E" w:rsidRPr="005F213F" w:rsidRDefault="0053704E">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36BFA770" w14:textId="77777777" w:rsidR="0053704E" w:rsidRPr="005F213F" w:rsidRDefault="0053704E">
            <w:pPr>
              <w:tabs>
                <w:tab w:val="decimal" w:pos="961"/>
              </w:tabs>
              <w:spacing w:line="240" w:lineRule="atLeast"/>
              <w:ind w:left="-110" w:right="-20"/>
              <w:rPr>
                <w:rFonts w:cs="Times New Roman"/>
                <w:b/>
                <w:bCs/>
                <w:color w:val="000000"/>
                <w:sz w:val="20"/>
              </w:rPr>
            </w:pPr>
            <w:r w:rsidRPr="005B5791">
              <w:rPr>
                <w:b/>
                <w:bCs/>
                <w:color w:val="000000"/>
                <w:sz w:val="20"/>
              </w:rPr>
              <w:t xml:space="preserve"> 1</w:t>
            </w:r>
            <w:r>
              <w:rPr>
                <w:b/>
                <w:bCs/>
                <w:color w:val="000000"/>
                <w:sz w:val="20"/>
              </w:rPr>
              <w:t>57</w:t>
            </w:r>
            <w:r w:rsidRPr="005B5791">
              <w:rPr>
                <w:b/>
                <w:bCs/>
                <w:color w:val="000000"/>
                <w:sz w:val="20"/>
              </w:rPr>
              <w:t>,</w:t>
            </w:r>
            <w:r>
              <w:rPr>
                <w:b/>
                <w:bCs/>
                <w:color w:val="000000"/>
                <w:sz w:val="20"/>
              </w:rPr>
              <w:t>883</w:t>
            </w:r>
            <w:r w:rsidRPr="005B5791">
              <w:rPr>
                <w:b/>
                <w:bCs/>
                <w:color w:val="000000"/>
                <w:sz w:val="20"/>
              </w:rPr>
              <w:t>,</w:t>
            </w:r>
            <w:r>
              <w:rPr>
                <w:b/>
                <w:bCs/>
                <w:color w:val="000000"/>
                <w:sz w:val="20"/>
              </w:rPr>
              <w:t>686</w:t>
            </w:r>
            <w:r w:rsidRPr="005B5791">
              <w:rPr>
                <w:b/>
                <w:bCs/>
                <w:color w:val="000000"/>
                <w:sz w:val="20"/>
              </w:rPr>
              <w:t xml:space="preserve"> </w:t>
            </w:r>
          </w:p>
        </w:tc>
        <w:tc>
          <w:tcPr>
            <w:tcW w:w="141" w:type="pct"/>
          </w:tcPr>
          <w:p w14:paraId="71873313" w14:textId="77777777" w:rsidR="0053704E" w:rsidRPr="005F213F" w:rsidRDefault="0053704E">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6ABF535D" w14:textId="77777777" w:rsidR="0053704E" w:rsidRPr="005F213F" w:rsidRDefault="0053704E">
            <w:pPr>
              <w:tabs>
                <w:tab w:val="decimal" w:pos="997"/>
              </w:tabs>
              <w:spacing w:line="240" w:lineRule="atLeast"/>
              <w:ind w:left="-110" w:right="-20"/>
              <w:rPr>
                <w:rFonts w:cs="Times New Roman"/>
                <w:b/>
                <w:bCs/>
                <w:color w:val="000000"/>
                <w:sz w:val="20"/>
              </w:rPr>
            </w:pPr>
            <w:r w:rsidRPr="005B5791">
              <w:rPr>
                <w:b/>
                <w:bCs/>
                <w:color w:val="000000"/>
                <w:sz w:val="20"/>
              </w:rPr>
              <w:t>1</w:t>
            </w:r>
            <w:r>
              <w:rPr>
                <w:b/>
                <w:bCs/>
                <w:color w:val="000000"/>
                <w:sz w:val="20"/>
              </w:rPr>
              <w:t>58</w:t>
            </w:r>
            <w:r w:rsidRPr="005B5791">
              <w:rPr>
                <w:b/>
                <w:bCs/>
                <w:color w:val="000000"/>
                <w:sz w:val="20"/>
              </w:rPr>
              <w:t>,</w:t>
            </w:r>
            <w:r>
              <w:rPr>
                <w:b/>
                <w:bCs/>
                <w:color w:val="000000"/>
                <w:sz w:val="20"/>
              </w:rPr>
              <w:t>048</w:t>
            </w:r>
            <w:r w:rsidRPr="005B5791">
              <w:rPr>
                <w:b/>
                <w:bCs/>
                <w:color w:val="000000"/>
                <w:sz w:val="20"/>
              </w:rPr>
              <w:t>,</w:t>
            </w:r>
            <w:r>
              <w:rPr>
                <w:rFonts w:cs="Times New Roman"/>
                <w:b/>
                <w:bCs/>
                <w:color w:val="000000"/>
                <w:sz w:val="20"/>
              </w:rPr>
              <w:t>884</w:t>
            </w:r>
          </w:p>
        </w:tc>
      </w:tr>
    </w:tbl>
    <w:p w14:paraId="7766828B" w14:textId="2629B1F0" w:rsidR="00C31A7B" w:rsidRPr="00F0161E" w:rsidRDefault="00C31A7B">
      <w:pPr>
        <w:rPr>
          <w:sz w:val="12"/>
          <w:szCs w:val="10"/>
        </w:rPr>
      </w:pPr>
    </w:p>
    <w:tbl>
      <w:tblPr>
        <w:tblW w:w="9608" w:type="dxa"/>
        <w:tblInd w:w="450" w:type="dxa"/>
        <w:tblLayout w:type="fixed"/>
        <w:tblLook w:val="0000" w:firstRow="0" w:lastRow="0" w:firstColumn="0" w:lastColumn="0" w:noHBand="0" w:noVBand="0"/>
      </w:tblPr>
      <w:tblGrid>
        <w:gridCol w:w="3041"/>
        <w:gridCol w:w="1055"/>
        <w:gridCol w:w="271"/>
        <w:gridCol w:w="1076"/>
        <w:gridCol w:w="240"/>
        <w:gridCol w:w="1109"/>
        <w:gridCol w:w="271"/>
        <w:gridCol w:w="1161"/>
        <w:gridCol w:w="271"/>
        <w:gridCol w:w="1113"/>
      </w:tblGrid>
      <w:tr w:rsidR="00927E2A" w:rsidRPr="00AB5DFA" w14:paraId="2DB3A4DC" w14:textId="77777777">
        <w:trPr>
          <w:tblHeader/>
        </w:trPr>
        <w:tc>
          <w:tcPr>
            <w:tcW w:w="1583" w:type="pct"/>
          </w:tcPr>
          <w:p w14:paraId="7F336681" w14:textId="14395B0B" w:rsidR="00927E2A" w:rsidRPr="00AB5DFA" w:rsidRDefault="00927E2A">
            <w:pPr>
              <w:spacing w:line="240" w:lineRule="atLeast"/>
              <w:ind w:left="340" w:right="-468" w:hanging="358"/>
              <w:rPr>
                <w:rFonts w:cs="Times New Roman"/>
                <w:b/>
                <w:bCs/>
                <w:i/>
                <w:iCs/>
                <w:sz w:val="20"/>
                <w:cs/>
                <w:lang w:bidi="th-TH"/>
              </w:rPr>
            </w:pPr>
            <w:r w:rsidRPr="00AB5DFA">
              <w:rPr>
                <w:rFonts w:cs="Times New Roman"/>
                <w:sz w:val="20"/>
              </w:rPr>
              <w:br w:type="page"/>
            </w:r>
          </w:p>
        </w:tc>
        <w:tc>
          <w:tcPr>
            <w:tcW w:w="3417" w:type="pct"/>
            <w:gridSpan w:val="9"/>
          </w:tcPr>
          <w:p w14:paraId="71F06084" w14:textId="77777777" w:rsidR="00927E2A" w:rsidRPr="00AB5DFA" w:rsidRDefault="00927E2A">
            <w:pPr>
              <w:tabs>
                <w:tab w:val="decimal" w:pos="819"/>
              </w:tabs>
              <w:spacing w:line="240" w:lineRule="atLeast"/>
              <w:ind w:left="-108"/>
              <w:jc w:val="center"/>
              <w:rPr>
                <w:rFonts w:cs="Times New Roman"/>
                <w:b/>
                <w:bCs/>
                <w:sz w:val="20"/>
              </w:rPr>
            </w:pPr>
            <w:r w:rsidRPr="000F3AF7">
              <w:rPr>
                <w:rFonts w:cs="Times New Roman"/>
                <w:b/>
                <w:bCs/>
                <w:sz w:val="20"/>
                <w:lang w:bidi="th-TH"/>
              </w:rPr>
              <w:t>The Bank</w:t>
            </w:r>
          </w:p>
        </w:tc>
      </w:tr>
      <w:tr w:rsidR="00927E2A" w:rsidRPr="00AB5DFA" w14:paraId="6C2F6559" w14:textId="77777777">
        <w:trPr>
          <w:tblHeader/>
        </w:trPr>
        <w:tc>
          <w:tcPr>
            <w:tcW w:w="1583" w:type="pct"/>
          </w:tcPr>
          <w:p w14:paraId="5FC85DF7" w14:textId="77777777" w:rsidR="00927E2A" w:rsidRPr="00AB5DFA" w:rsidRDefault="00927E2A">
            <w:pPr>
              <w:spacing w:line="240" w:lineRule="atLeast"/>
              <w:ind w:left="340" w:right="-468" w:hanging="358"/>
              <w:rPr>
                <w:rFonts w:cs="Times New Roman"/>
                <w:b/>
                <w:bCs/>
                <w:i/>
                <w:iCs/>
                <w:sz w:val="20"/>
              </w:rPr>
            </w:pPr>
          </w:p>
        </w:tc>
        <w:tc>
          <w:tcPr>
            <w:tcW w:w="3417" w:type="pct"/>
            <w:gridSpan w:val="9"/>
          </w:tcPr>
          <w:p w14:paraId="24C9C8F7" w14:textId="0B056CB2" w:rsidR="00927E2A" w:rsidRPr="00AB5DFA" w:rsidRDefault="00927E2A">
            <w:pPr>
              <w:spacing w:line="240" w:lineRule="atLeast"/>
              <w:ind w:left="-108"/>
              <w:jc w:val="center"/>
              <w:rPr>
                <w:rFonts w:cs="Times New Roman"/>
                <w:sz w:val="20"/>
              </w:rPr>
            </w:pPr>
            <w:r>
              <w:rPr>
                <w:rFonts w:cs="Times New Roman"/>
                <w:color w:val="000000"/>
                <w:sz w:val="20"/>
                <w:lang w:bidi="th-TH"/>
              </w:rPr>
              <w:t xml:space="preserve">30 June </w:t>
            </w:r>
            <w:r w:rsidRPr="00AB5DFA">
              <w:rPr>
                <w:rFonts w:cs="Times New Roman"/>
                <w:color w:val="000000"/>
                <w:sz w:val="20"/>
                <w:lang w:bidi="th-TH"/>
              </w:rPr>
              <w:t>202</w:t>
            </w:r>
            <w:r>
              <w:rPr>
                <w:rFonts w:cs="Times New Roman"/>
                <w:color w:val="000000"/>
                <w:sz w:val="20"/>
                <w:lang w:bidi="th-TH"/>
              </w:rPr>
              <w:t>5</w:t>
            </w:r>
          </w:p>
        </w:tc>
      </w:tr>
      <w:tr w:rsidR="00927E2A" w:rsidRPr="00AB5DFA" w14:paraId="4ECA2748" w14:textId="77777777">
        <w:trPr>
          <w:tblHeader/>
        </w:trPr>
        <w:tc>
          <w:tcPr>
            <w:tcW w:w="1583" w:type="pct"/>
          </w:tcPr>
          <w:p w14:paraId="714FFB51" w14:textId="77777777" w:rsidR="00927E2A" w:rsidRPr="00AB5DFA" w:rsidRDefault="00927E2A">
            <w:pPr>
              <w:spacing w:line="240" w:lineRule="atLeast"/>
              <w:ind w:left="340" w:right="-468" w:hanging="358"/>
              <w:rPr>
                <w:rFonts w:cs="Times New Roman"/>
                <w:b/>
                <w:bCs/>
                <w:i/>
                <w:iCs/>
                <w:sz w:val="20"/>
              </w:rPr>
            </w:pPr>
          </w:p>
        </w:tc>
        <w:tc>
          <w:tcPr>
            <w:tcW w:w="549" w:type="pct"/>
          </w:tcPr>
          <w:p w14:paraId="24695986" w14:textId="77777777" w:rsidR="00927E2A" w:rsidRPr="00AB5DFA" w:rsidRDefault="00927E2A">
            <w:pPr>
              <w:spacing w:line="240" w:lineRule="atLeast"/>
              <w:ind w:left="-110" w:right="-115"/>
              <w:jc w:val="center"/>
              <w:rPr>
                <w:rFonts w:cs="Times New Roman"/>
                <w:sz w:val="20"/>
              </w:rPr>
            </w:pPr>
          </w:p>
        </w:tc>
        <w:tc>
          <w:tcPr>
            <w:tcW w:w="141" w:type="pct"/>
          </w:tcPr>
          <w:p w14:paraId="789C3055" w14:textId="77777777" w:rsidR="00927E2A" w:rsidRPr="00AB5DFA" w:rsidRDefault="00927E2A">
            <w:pPr>
              <w:spacing w:line="240" w:lineRule="atLeast"/>
              <w:ind w:left="-110" w:right="-115"/>
              <w:jc w:val="center"/>
              <w:rPr>
                <w:rFonts w:cs="Times New Roman"/>
                <w:sz w:val="20"/>
              </w:rPr>
            </w:pPr>
          </w:p>
        </w:tc>
        <w:tc>
          <w:tcPr>
            <w:tcW w:w="560" w:type="pct"/>
            <w:vAlign w:val="bottom"/>
          </w:tcPr>
          <w:p w14:paraId="1AF73819" w14:textId="77777777" w:rsidR="00927E2A" w:rsidRPr="00AB5DFA" w:rsidRDefault="00927E2A">
            <w:pPr>
              <w:spacing w:line="240" w:lineRule="atLeast"/>
              <w:ind w:left="-110" w:right="-115"/>
              <w:jc w:val="center"/>
              <w:rPr>
                <w:rFonts w:cs="Times New Roman"/>
                <w:sz w:val="20"/>
              </w:rPr>
            </w:pPr>
          </w:p>
        </w:tc>
        <w:tc>
          <w:tcPr>
            <w:tcW w:w="125" w:type="pct"/>
            <w:vAlign w:val="bottom"/>
          </w:tcPr>
          <w:p w14:paraId="192FDD71" w14:textId="77777777" w:rsidR="00927E2A" w:rsidRPr="00AB5DFA" w:rsidRDefault="00927E2A">
            <w:pPr>
              <w:spacing w:line="240" w:lineRule="atLeast"/>
              <w:ind w:left="-110" w:right="-115"/>
              <w:jc w:val="center"/>
              <w:rPr>
                <w:rFonts w:cs="Times New Roman"/>
                <w:sz w:val="20"/>
              </w:rPr>
            </w:pPr>
          </w:p>
        </w:tc>
        <w:tc>
          <w:tcPr>
            <w:tcW w:w="577" w:type="pct"/>
            <w:vAlign w:val="bottom"/>
          </w:tcPr>
          <w:p w14:paraId="5C4F0108" w14:textId="77777777" w:rsidR="00927E2A" w:rsidRPr="00AB5DFA" w:rsidRDefault="00927E2A">
            <w:pPr>
              <w:spacing w:line="240" w:lineRule="atLeast"/>
              <w:ind w:left="-110" w:right="-115"/>
              <w:jc w:val="center"/>
              <w:rPr>
                <w:rFonts w:cs="Times New Roman"/>
                <w:sz w:val="20"/>
              </w:rPr>
            </w:pPr>
            <w:r w:rsidRPr="00AB5DFA">
              <w:rPr>
                <w:rFonts w:cs="Times New Roman"/>
                <w:sz w:val="20"/>
              </w:rPr>
              <w:t xml:space="preserve">Investments </w:t>
            </w:r>
          </w:p>
        </w:tc>
        <w:tc>
          <w:tcPr>
            <w:tcW w:w="141" w:type="pct"/>
            <w:vAlign w:val="bottom"/>
          </w:tcPr>
          <w:p w14:paraId="5DE76699" w14:textId="77777777" w:rsidR="00927E2A" w:rsidRPr="00AB5DFA" w:rsidRDefault="00927E2A">
            <w:pPr>
              <w:spacing w:line="240" w:lineRule="atLeast"/>
              <w:ind w:left="-110" w:right="-115"/>
              <w:jc w:val="center"/>
              <w:rPr>
                <w:rFonts w:cs="Times New Roman"/>
                <w:sz w:val="20"/>
              </w:rPr>
            </w:pPr>
          </w:p>
        </w:tc>
        <w:tc>
          <w:tcPr>
            <w:tcW w:w="604" w:type="pct"/>
            <w:vAlign w:val="bottom"/>
          </w:tcPr>
          <w:p w14:paraId="1157DB7E" w14:textId="77777777" w:rsidR="00927E2A" w:rsidRPr="00AB5DFA" w:rsidRDefault="00927E2A">
            <w:pPr>
              <w:spacing w:line="240" w:lineRule="atLeast"/>
              <w:ind w:left="-110" w:right="-115"/>
              <w:jc w:val="center"/>
              <w:rPr>
                <w:rFonts w:cs="Times New Roman"/>
                <w:sz w:val="20"/>
              </w:rPr>
            </w:pPr>
          </w:p>
        </w:tc>
        <w:tc>
          <w:tcPr>
            <w:tcW w:w="141" w:type="pct"/>
            <w:vAlign w:val="bottom"/>
          </w:tcPr>
          <w:p w14:paraId="728C376E" w14:textId="77777777" w:rsidR="00927E2A" w:rsidRPr="00AB5DFA" w:rsidRDefault="00927E2A">
            <w:pPr>
              <w:spacing w:line="240" w:lineRule="atLeast"/>
              <w:ind w:left="-110" w:right="-115"/>
              <w:jc w:val="center"/>
              <w:rPr>
                <w:rFonts w:cs="Times New Roman"/>
                <w:sz w:val="20"/>
              </w:rPr>
            </w:pPr>
          </w:p>
        </w:tc>
        <w:tc>
          <w:tcPr>
            <w:tcW w:w="579" w:type="pct"/>
            <w:vAlign w:val="bottom"/>
          </w:tcPr>
          <w:p w14:paraId="08375BD1" w14:textId="77777777" w:rsidR="00927E2A" w:rsidRPr="00AB5DFA" w:rsidRDefault="00927E2A">
            <w:pPr>
              <w:spacing w:line="240" w:lineRule="atLeast"/>
              <w:ind w:left="-110" w:right="-115"/>
              <w:jc w:val="center"/>
              <w:rPr>
                <w:rFonts w:cs="Times New Roman"/>
                <w:sz w:val="20"/>
              </w:rPr>
            </w:pPr>
          </w:p>
        </w:tc>
      </w:tr>
      <w:tr w:rsidR="00927E2A" w:rsidRPr="00AB5DFA" w14:paraId="6B46DEB5" w14:textId="77777777">
        <w:trPr>
          <w:tblHeader/>
        </w:trPr>
        <w:tc>
          <w:tcPr>
            <w:tcW w:w="1583" w:type="pct"/>
          </w:tcPr>
          <w:p w14:paraId="3C51E480" w14:textId="77777777" w:rsidR="00927E2A" w:rsidRPr="00AB5DFA" w:rsidRDefault="00927E2A">
            <w:pPr>
              <w:spacing w:line="240" w:lineRule="atLeast"/>
              <w:ind w:left="340" w:right="-468" w:hanging="358"/>
              <w:rPr>
                <w:rFonts w:cs="Times New Roman"/>
                <w:b/>
                <w:bCs/>
                <w:i/>
                <w:iCs/>
                <w:sz w:val="20"/>
              </w:rPr>
            </w:pPr>
          </w:p>
        </w:tc>
        <w:tc>
          <w:tcPr>
            <w:tcW w:w="549" w:type="pct"/>
          </w:tcPr>
          <w:p w14:paraId="2CB7D932" w14:textId="77777777" w:rsidR="00927E2A" w:rsidRPr="00AB5DFA" w:rsidRDefault="00927E2A">
            <w:pPr>
              <w:spacing w:line="240" w:lineRule="atLeast"/>
              <w:ind w:left="-110" w:right="-115"/>
              <w:jc w:val="center"/>
              <w:rPr>
                <w:rFonts w:cs="Times New Roman"/>
                <w:sz w:val="20"/>
              </w:rPr>
            </w:pPr>
            <w:r w:rsidRPr="00AB5DFA">
              <w:rPr>
                <w:rFonts w:cs="Times New Roman"/>
                <w:sz w:val="20"/>
              </w:rPr>
              <w:t>Financial</w:t>
            </w:r>
          </w:p>
        </w:tc>
        <w:tc>
          <w:tcPr>
            <w:tcW w:w="141" w:type="pct"/>
          </w:tcPr>
          <w:p w14:paraId="24140CB6" w14:textId="77777777" w:rsidR="00927E2A" w:rsidRPr="00AB5DFA" w:rsidRDefault="00927E2A">
            <w:pPr>
              <w:spacing w:line="240" w:lineRule="atLeast"/>
              <w:ind w:left="-110" w:right="-115"/>
              <w:jc w:val="center"/>
              <w:rPr>
                <w:rFonts w:cs="Times New Roman"/>
                <w:sz w:val="20"/>
              </w:rPr>
            </w:pPr>
          </w:p>
        </w:tc>
        <w:tc>
          <w:tcPr>
            <w:tcW w:w="560" w:type="pct"/>
            <w:vAlign w:val="bottom"/>
          </w:tcPr>
          <w:p w14:paraId="303868C7" w14:textId="77777777" w:rsidR="00927E2A" w:rsidRPr="00AB5DFA" w:rsidRDefault="00927E2A">
            <w:pPr>
              <w:spacing w:line="240" w:lineRule="atLeast"/>
              <w:ind w:left="-110" w:right="-115"/>
              <w:jc w:val="center"/>
              <w:rPr>
                <w:rFonts w:cs="Times New Roman"/>
                <w:sz w:val="20"/>
              </w:rPr>
            </w:pPr>
            <w:r w:rsidRPr="00AB5DFA">
              <w:rPr>
                <w:rFonts w:cs="Times New Roman"/>
                <w:sz w:val="20"/>
              </w:rPr>
              <w:t>Financial</w:t>
            </w:r>
          </w:p>
        </w:tc>
        <w:tc>
          <w:tcPr>
            <w:tcW w:w="125" w:type="pct"/>
            <w:vAlign w:val="bottom"/>
          </w:tcPr>
          <w:p w14:paraId="7F1858C8" w14:textId="77777777" w:rsidR="00927E2A" w:rsidRPr="00AB5DFA" w:rsidRDefault="00927E2A">
            <w:pPr>
              <w:spacing w:line="240" w:lineRule="atLeast"/>
              <w:ind w:left="-110" w:right="-115"/>
              <w:jc w:val="center"/>
              <w:rPr>
                <w:rFonts w:cs="Times New Roman"/>
                <w:sz w:val="20"/>
              </w:rPr>
            </w:pPr>
          </w:p>
        </w:tc>
        <w:tc>
          <w:tcPr>
            <w:tcW w:w="577" w:type="pct"/>
            <w:vAlign w:val="bottom"/>
          </w:tcPr>
          <w:p w14:paraId="6412DD3A" w14:textId="77777777" w:rsidR="00927E2A" w:rsidRPr="00AB5DFA" w:rsidRDefault="00927E2A">
            <w:pPr>
              <w:spacing w:line="240" w:lineRule="atLeast"/>
              <w:ind w:left="-110" w:right="-115"/>
              <w:jc w:val="center"/>
              <w:rPr>
                <w:rFonts w:cs="Times New Roman"/>
                <w:sz w:val="20"/>
              </w:rPr>
            </w:pPr>
            <w:r w:rsidRPr="00AB5DFA">
              <w:rPr>
                <w:rFonts w:cs="Times New Roman"/>
                <w:sz w:val="20"/>
              </w:rPr>
              <w:t>in equity</w:t>
            </w:r>
          </w:p>
        </w:tc>
        <w:tc>
          <w:tcPr>
            <w:tcW w:w="141" w:type="pct"/>
            <w:vAlign w:val="bottom"/>
          </w:tcPr>
          <w:p w14:paraId="42BDDB8D" w14:textId="77777777" w:rsidR="00927E2A" w:rsidRPr="00AB5DFA" w:rsidRDefault="00927E2A">
            <w:pPr>
              <w:spacing w:line="240" w:lineRule="atLeast"/>
              <w:ind w:left="-110" w:right="-115"/>
              <w:jc w:val="center"/>
              <w:rPr>
                <w:rFonts w:cs="Times New Roman"/>
                <w:sz w:val="20"/>
              </w:rPr>
            </w:pPr>
          </w:p>
        </w:tc>
        <w:tc>
          <w:tcPr>
            <w:tcW w:w="604" w:type="pct"/>
            <w:vAlign w:val="bottom"/>
          </w:tcPr>
          <w:p w14:paraId="089C9621" w14:textId="77777777" w:rsidR="00927E2A" w:rsidRPr="00AB5DFA" w:rsidRDefault="00927E2A">
            <w:pPr>
              <w:spacing w:line="240" w:lineRule="atLeast"/>
              <w:ind w:left="-110" w:right="-115"/>
              <w:jc w:val="center"/>
              <w:rPr>
                <w:rFonts w:cs="Times New Roman"/>
                <w:sz w:val="20"/>
              </w:rPr>
            </w:pPr>
            <w:r w:rsidRPr="00AB5DFA">
              <w:rPr>
                <w:rFonts w:cs="Times New Roman"/>
                <w:sz w:val="20"/>
              </w:rPr>
              <w:t>Financial</w:t>
            </w:r>
          </w:p>
        </w:tc>
        <w:tc>
          <w:tcPr>
            <w:tcW w:w="141" w:type="pct"/>
            <w:vAlign w:val="bottom"/>
          </w:tcPr>
          <w:p w14:paraId="7A3824A9" w14:textId="77777777" w:rsidR="00927E2A" w:rsidRPr="00AB5DFA" w:rsidRDefault="00927E2A">
            <w:pPr>
              <w:spacing w:line="240" w:lineRule="atLeast"/>
              <w:ind w:left="-110" w:right="-115"/>
              <w:jc w:val="center"/>
              <w:rPr>
                <w:rFonts w:cs="Times New Roman"/>
                <w:sz w:val="20"/>
              </w:rPr>
            </w:pPr>
          </w:p>
        </w:tc>
        <w:tc>
          <w:tcPr>
            <w:tcW w:w="579" w:type="pct"/>
            <w:vAlign w:val="bottom"/>
          </w:tcPr>
          <w:p w14:paraId="56E35BD5" w14:textId="77777777" w:rsidR="00927E2A" w:rsidRPr="00AB5DFA" w:rsidRDefault="00927E2A">
            <w:pPr>
              <w:spacing w:line="240" w:lineRule="atLeast"/>
              <w:ind w:left="-110" w:right="-115"/>
              <w:jc w:val="center"/>
              <w:rPr>
                <w:rFonts w:cs="Times New Roman"/>
                <w:sz w:val="20"/>
              </w:rPr>
            </w:pPr>
          </w:p>
        </w:tc>
      </w:tr>
      <w:tr w:rsidR="00927E2A" w:rsidRPr="00AB5DFA" w14:paraId="4B9FE4B8" w14:textId="77777777">
        <w:trPr>
          <w:tblHeader/>
        </w:trPr>
        <w:tc>
          <w:tcPr>
            <w:tcW w:w="1583" w:type="pct"/>
          </w:tcPr>
          <w:p w14:paraId="18DAA7EA" w14:textId="77777777" w:rsidR="00927E2A" w:rsidRPr="00AB5DFA" w:rsidRDefault="00927E2A">
            <w:pPr>
              <w:spacing w:line="240" w:lineRule="atLeast"/>
              <w:ind w:left="340" w:right="-468" w:hanging="358"/>
              <w:rPr>
                <w:rFonts w:cs="Times New Roman"/>
                <w:b/>
                <w:bCs/>
                <w:i/>
                <w:iCs/>
                <w:sz w:val="20"/>
              </w:rPr>
            </w:pPr>
          </w:p>
        </w:tc>
        <w:tc>
          <w:tcPr>
            <w:tcW w:w="549" w:type="pct"/>
          </w:tcPr>
          <w:p w14:paraId="17686DB0" w14:textId="77777777" w:rsidR="00927E2A" w:rsidRPr="00AB5DFA" w:rsidRDefault="00927E2A">
            <w:pPr>
              <w:spacing w:line="240" w:lineRule="atLeast"/>
              <w:ind w:left="-110" w:right="-115"/>
              <w:jc w:val="center"/>
              <w:rPr>
                <w:rFonts w:cs="Times New Roman"/>
                <w:sz w:val="20"/>
              </w:rPr>
            </w:pPr>
            <w:r w:rsidRPr="00AB5DFA">
              <w:rPr>
                <w:rFonts w:cs="Times New Roman"/>
                <w:sz w:val="20"/>
              </w:rPr>
              <w:t>instruments</w:t>
            </w:r>
          </w:p>
        </w:tc>
        <w:tc>
          <w:tcPr>
            <w:tcW w:w="141" w:type="pct"/>
          </w:tcPr>
          <w:p w14:paraId="1C44BCD3" w14:textId="77777777" w:rsidR="00927E2A" w:rsidRPr="00AB5DFA" w:rsidRDefault="00927E2A">
            <w:pPr>
              <w:spacing w:line="240" w:lineRule="atLeast"/>
              <w:ind w:left="-110" w:right="-115"/>
              <w:jc w:val="center"/>
              <w:rPr>
                <w:rFonts w:cs="Times New Roman"/>
                <w:sz w:val="20"/>
              </w:rPr>
            </w:pPr>
          </w:p>
        </w:tc>
        <w:tc>
          <w:tcPr>
            <w:tcW w:w="560" w:type="pct"/>
            <w:vAlign w:val="bottom"/>
          </w:tcPr>
          <w:p w14:paraId="140CB3DC" w14:textId="77777777" w:rsidR="00927E2A" w:rsidRPr="00AB5DFA" w:rsidRDefault="00927E2A">
            <w:pPr>
              <w:spacing w:line="240" w:lineRule="atLeast"/>
              <w:ind w:left="-110" w:right="-115"/>
              <w:jc w:val="center"/>
              <w:rPr>
                <w:rFonts w:cs="Times New Roman"/>
                <w:sz w:val="20"/>
              </w:rPr>
            </w:pPr>
            <w:r w:rsidRPr="00AB5DFA">
              <w:rPr>
                <w:rFonts w:cs="Times New Roman"/>
                <w:sz w:val="20"/>
              </w:rPr>
              <w:t>instruments</w:t>
            </w:r>
          </w:p>
        </w:tc>
        <w:tc>
          <w:tcPr>
            <w:tcW w:w="125" w:type="pct"/>
            <w:vAlign w:val="bottom"/>
          </w:tcPr>
          <w:p w14:paraId="465CC428" w14:textId="77777777" w:rsidR="00927E2A" w:rsidRPr="00AB5DFA" w:rsidRDefault="00927E2A">
            <w:pPr>
              <w:spacing w:line="240" w:lineRule="atLeast"/>
              <w:ind w:left="-110" w:right="-115"/>
              <w:jc w:val="center"/>
              <w:rPr>
                <w:rFonts w:cs="Times New Roman"/>
                <w:sz w:val="20"/>
              </w:rPr>
            </w:pPr>
          </w:p>
        </w:tc>
        <w:tc>
          <w:tcPr>
            <w:tcW w:w="577" w:type="pct"/>
            <w:vAlign w:val="bottom"/>
          </w:tcPr>
          <w:p w14:paraId="6FDE0613" w14:textId="77777777" w:rsidR="00927E2A" w:rsidRPr="00AB5DFA" w:rsidRDefault="00927E2A">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339BF50C" w14:textId="77777777" w:rsidR="00927E2A" w:rsidRPr="00AB5DFA" w:rsidRDefault="00927E2A">
            <w:pPr>
              <w:spacing w:line="240" w:lineRule="atLeast"/>
              <w:ind w:left="-110" w:right="-115"/>
              <w:jc w:val="center"/>
              <w:rPr>
                <w:rFonts w:cs="Times New Roman"/>
                <w:sz w:val="20"/>
              </w:rPr>
            </w:pPr>
          </w:p>
        </w:tc>
        <w:tc>
          <w:tcPr>
            <w:tcW w:w="604" w:type="pct"/>
            <w:vAlign w:val="bottom"/>
          </w:tcPr>
          <w:p w14:paraId="0114A7CD" w14:textId="77777777" w:rsidR="00927E2A" w:rsidRPr="00AB5DFA" w:rsidRDefault="00927E2A">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1076202B" w14:textId="77777777" w:rsidR="00927E2A" w:rsidRPr="00AB5DFA" w:rsidRDefault="00927E2A">
            <w:pPr>
              <w:spacing w:line="240" w:lineRule="atLeast"/>
              <w:ind w:left="-110" w:right="-115"/>
              <w:jc w:val="center"/>
              <w:rPr>
                <w:rFonts w:cs="Times New Roman"/>
                <w:sz w:val="20"/>
              </w:rPr>
            </w:pPr>
          </w:p>
        </w:tc>
        <w:tc>
          <w:tcPr>
            <w:tcW w:w="579" w:type="pct"/>
            <w:vAlign w:val="bottom"/>
          </w:tcPr>
          <w:p w14:paraId="1EBCCA0C" w14:textId="77777777" w:rsidR="00927E2A" w:rsidRPr="00AB5DFA" w:rsidRDefault="00927E2A">
            <w:pPr>
              <w:spacing w:line="240" w:lineRule="atLeast"/>
              <w:ind w:left="-110" w:right="-115"/>
              <w:jc w:val="center"/>
              <w:rPr>
                <w:rFonts w:cs="Times New Roman"/>
                <w:sz w:val="20"/>
              </w:rPr>
            </w:pPr>
          </w:p>
        </w:tc>
      </w:tr>
      <w:tr w:rsidR="00927E2A" w:rsidRPr="00AB5DFA" w14:paraId="3E9D21F3" w14:textId="77777777">
        <w:trPr>
          <w:tblHeader/>
        </w:trPr>
        <w:tc>
          <w:tcPr>
            <w:tcW w:w="1583" w:type="pct"/>
          </w:tcPr>
          <w:p w14:paraId="50164B6F" w14:textId="77777777" w:rsidR="00927E2A" w:rsidRPr="00AB5DFA" w:rsidRDefault="00927E2A">
            <w:pPr>
              <w:spacing w:line="240" w:lineRule="atLeast"/>
              <w:ind w:left="340" w:right="-468" w:hanging="358"/>
              <w:rPr>
                <w:rFonts w:cs="Times New Roman"/>
                <w:b/>
                <w:bCs/>
                <w:i/>
                <w:iCs/>
                <w:sz w:val="20"/>
              </w:rPr>
            </w:pPr>
          </w:p>
        </w:tc>
        <w:tc>
          <w:tcPr>
            <w:tcW w:w="549" w:type="pct"/>
          </w:tcPr>
          <w:p w14:paraId="0258C8BB" w14:textId="77777777" w:rsidR="00927E2A" w:rsidRPr="00AB5DFA" w:rsidRDefault="00927E2A">
            <w:pPr>
              <w:spacing w:line="240" w:lineRule="atLeast"/>
              <w:ind w:left="-110" w:right="-115"/>
              <w:jc w:val="center"/>
              <w:rPr>
                <w:rFonts w:cs="Times New Roman"/>
                <w:sz w:val="20"/>
              </w:rPr>
            </w:pPr>
            <w:r w:rsidRPr="00AB5DFA">
              <w:rPr>
                <w:rFonts w:cs="Times New Roman"/>
                <w:sz w:val="20"/>
              </w:rPr>
              <w:t>measured at</w:t>
            </w:r>
          </w:p>
        </w:tc>
        <w:tc>
          <w:tcPr>
            <w:tcW w:w="141" w:type="pct"/>
          </w:tcPr>
          <w:p w14:paraId="23195486" w14:textId="77777777" w:rsidR="00927E2A" w:rsidRPr="00AB5DFA" w:rsidRDefault="00927E2A">
            <w:pPr>
              <w:spacing w:line="240" w:lineRule="atLeast"/>
              <w:ind w:left="-110" w:right="-115"/>
              <w:jc w:val="center"/>
              <w:rPr>
                <w:rFonts w:cs="Times New Roman"/>
                <w:sz w:val="20"/>
              </w:rPr>
            </w:pPr>
          </w:p>
        </w:tc>
        <w:tc>
          <w:tcPr>
            <w:tcW w:w="560" w:type="pct"/>
            <w:vAlign w:val="bottom"/>
          </w:tcPr>
          <w:p w14:paraId="1DCC6111" w14:textId="77777777" w:rsidR="00927E2A" w:rsidRPr="00AB5DFA" w:rsidRDefault="00927E2A">
            <w:pPr>
              <w:spacing w:line="240" w:lineRule="atLeast"/>
              <w:ind w:left="-110" w:right="-115"/>
              <w:jc w:val="center"/>
              <w:rPr>
                <w:rFonts w:cs="Times New Roman"/>
                <w:sz w:val="20"/>
              </w:rPr>
            </w:pPr>
            <w:r w:rsidRPr="00AB5DFA">
              <w:rPr>
                <w:rFonts w:cs="Times New Roman"/>
                <w:sz w:val="20"/>
              </w:rPr>
              <w:t>measured at</w:t>
            </w:r>
          </w:p>
        </w:tc>
        <w:tc>
          <w:tcPr>
            <w:tcW w:w="125" w:type="pct"/>
            <w:vAlign w:val="bottom"/>
          </w:tcPr>
          <w:p w14:paraId="44B47F20" w14:textId="77777777" w:rsidR="00927E2A" w:rsidRPr="00AB5DFA" w:rsidRDefault="00927E2A">
            <w:pPr>
              <w:spacing w:line="240" w:lineRule="atLeast"/>
              <w:ind w:left="-110" w:right="-115"/>
              <w:jc w:val="center"/>
              <w:rPr>
                <w:rFonts w:cs="Times New Roman"/>
                <w:sz w:val="20"/>
              </w:rPr>
            </w:pPr>
          </w:p>
        </w:tc>
        <w:tc>
          <w:tcPr>
            <w:tcW w:w="577" w:type="pct"/>
            <w:vAlign w:val="bottom"/>
          </w:tcPr>
          <w:p w14:paraId="5B7DC012" w14:textId="77777777" w:rsidR="00927E2A" w:rsidRPr="00AB5DFA" w:rsidRDefault="00927E2A">
            <w:pPr>
              <w:spacing w:line="240" w:lineRule="atLeast"/>
              <w:ind w:left="-110" w:right="-115"/>
              <w:jc w:val="center"/>
              <w:rPr>
                <w:rFonts w:cs="Times New Roman"/>
                <w:sz w:val="20"/>
              </w:rPr>
            </w:pPr>
            <w:r w:rsidRPr="00AB5DFA">
              <w:rPr>
                <w:rFonts w:cs="Times New Roman"/>
                <w:sz w:val="20"/>
              </w:rPr>
              <w:t>designated at</w:t>
            </w:r>
          </w:p>
        </w:tc>
        <w:tc>
          <w:tcPr>
            <w:tcW w:w="141" w:type="pct"/>
            <w:vAlign w:val="bottom"/>
          </w:tcPr>
          <w:p w14:paraId="023E5D64" w14:textId="77777777" w:rsidR="00927E2A" w:rsidRPr="00AB5DFA" w:rsidRDefault="00927E2A">
            <w:pPr>
              <w:spacing w:line="240" w:lineRule="atLeast"/>
              <w:ind w:left="-110" w:right="-115"/>
              <w:jc w:val="center"/>
              <w:rPr>
                <w:rFonts w:cs="Times New Roman"/>
                <w:sz w:val="20"/>
              </w:rPr>
            </w:pPr>
          </w:p>
        </w:tc>
        <w:tc>
          <w:tcPr>
            <w:tcW w:w="604" w:type="pct"/>
            <w:vAlign w:val="bottom"/>
          </w:tcPr>
          <w:p w14:paraId="2D91798E" w14:textId="77777777" w:rsidR="00927E2A" w:rsidRPr="00AB5DFA" w:rsidRDefault="00927E2A">
            <w:pPr>
              <w:spacing w:line="240" w:lineRule="atLeast"/>
              <w:ind w:left="-110" w:right="-115"/>
              <w:jc w:val="center"/>
              <w:rPr>
                <w:rFonts w:cs="Times New Roman"/>
                <w:sz w:val="20"/>
              </w:rPr>
            </w:pPr>
            <w:r w:rsidRPr="00AB5DFA">
              <w:rPr>
                <w:rFonts w:cs="Times New Roman"/>
                <w:sz w:val="20"/>
              </w:rPr>
              <w:t>measured at</w:t>
            </w:r>
          </w:p>
        </w:tc>
        <w:tc>
          <w:tcPr>
            <w:tcW w:w="141" w:type="pct"/>
            <w:vAlign w:val="bottom"/>
          </w:tcPr>
          <w:p w14:paraId="40F10738" w14:textId="77777777" w:rsidR="00927E2A" w:rsidRPr="00AB5DFA" w:rsidRDefault="00927E2A">
            <w:pPr>
              <w:spacing w:line="240" w:lineRule="atLeast"/>
              <w:ind w:left="-110" w:right="-115"/>
              <w:jc w:val="center"/>
              <w:rPr>
                <w:rFonts w:cs="Times New Roman"/>
                <w:sz w:val="20"/>
              </w:rPr>
            </w:pPr>
          </w:p>
        </w:tc>
        <w:tc>
          <w:tcPr>
            <w:tcW w:w="579" w:type="pct"/>
            <w:vAlign w:val="bottom"/>
          </w:tcPr>
          <w:p w14:paraId="79AEB686" w14:textId="77777777" w:rsidR="00927E2A" w:rsidRPr="00AB5DFA" w:rsidRDefault="00927E2A">
            <w:pPr>
              <w:spacing w:line="240" w:lineRule="atLeast"/>
              <w:ind w:left="-110" w:right="-115"/>
              <w:jc w:val="center"/>
              <w:rPr>
                <w:rFonts w:cs="Times New Roman"/>
                <w:sz w:val="20"/>
              </w:rPr>
            </w:pPr>
          </w:p>
        </w:tc>
      </w:tr>
      <w:tr w:rsidR="00927E2A" w:rsidRPr="00AB5DFA" w14:paraId="72B263A0" w14:textId="77777777">
        <w:trPr>
          <w:tblHeader/>
        </w:trPr>
        <w:tc>
          <w:tcPr>
            <w:tcW w:w="1583" w:type="pct"/>
          </w:tcPr>
          <w:p w14:paraId="2D2C3714" w14:textId="77777777" w:rsidR="00927E2A" w:rsidRPr="00AB5DFA" w:rsidRDefault="00927E2A">
            <w:pPr>
              <w:spacing w:line="240" w:lineRule="atLeast"/>
              <w:ind w:left="340" w:right="-468" w:hanging="358"/>
              <w:rPr>
                <w:rFonts w:cs="Times New Roman"/>
                <w:b/>
                <w:bCs/>
                <w:i/>
                <w:iCs/>
                <w:sz w:val="20"/>
              </w:rPr>
            </w:pPr>
          </w:p>
        </w:tc>
        <w:tc>
          <w:tcPr>
            <w:tcW w:w="549" w:type="pct"/>
          </w:tcPr>
          <w:p w14:paraId="1449BEE7" w14:textId="77777777" w:rsidR="00927E2A" w:rsidRPr="00AB5DFA" w:rsidRDefault="00927E2A">
            <w:pPr>
              <w:spacing w:line="240" w:lineRule="atLeast"/>
              <w:ind w:left="-110" w:right="-115"/>
              <w:jc w:val="center"/>
              <w:rPr>
                <w:rFonts w:cs="Times New Roman"/>
                <w:sz w:val="20"/>
              </w:rPr>
            </w:pPr>
            <w:r w:rsidRPr="00AB5DFA">
              <w:rPr>
                <w:rFonts w:cs="Times New Roman"/>
                <w:sz w:val="20"/>
              </w:rPr>
              <w:t>FVTPL</w:t>
            </w:r>
          </w:p>
        </w:tc>
        <w:tc>
          <w:tcPr>
            <w:tcW w:w="141" w:type="pct"/>
          </w:tcPr>
          <w:p w14:paraId="6C2D6614" w14:textId="77777777" w:rsidR="00927E2A" w:rsidRPr="00AB5DFA" w:rsidRDefault="00927E2A">
            <w:pPr>
              <w:spacing w:line="240" w:lineRule="atLeast"/>
              <w:ind w:left="-110" w:right="-115"/>
              <w:jc w:val="center"/>
              <w:rPr>
                <w:rFonts w:cs="Times New Roman"/>
                <w:sz w:val="20"/>
              </w:rPr>
            </w:pPr>
          </w:p>
        </w:tc>
        <w:tc>
          <w:tcPr>
            <w:tcW w:w="560" w:type="pct"/>
            <w:vAlign w:val="bottom"/>
          </w:tcPr>
          <w:p w14:paraId="24B1F604" w14:textId="77777777" w:rsidR="00927E2A" w:rsidRPr="00AB5DFA" w:rsidRDefault="00927E2A">
            <w:pPr>
              <w:spacing w:line="240" w:lineRule="atLeast"/>
              <w:ind w:left="-110" w:right="-115"/>
              <w:jc w:val="center"/>
              <w:rPr>
                <w:rFonts w:cs="Times New Roman"/>
                <w:sz w:val="20"/>
              </w:rPr>
            </w:pPr>
            <w:r w:rsidRPr="00AB5DFA">
              <w:rPr>
                <w:rFonts w:cs="Times New Roman"/>
                <w:sz w:val="20"/>
              </w:rPr>
              <w:t>FVOCI</w:t>
            </w:r>
          </w:p>
        </w:tc>
        <w:tc>
          <w:tcPr>
            <w:tcW w:w="125" w:type="pct"/>
            <w:vAlign w:val="bottom"/>
          </w:tcPr>
          <w:p w14:paraId="5A37CEE5" w14:textId="77777777" w:rsidR="00927E2A" w:rsidRPr="00AB5DFA" w:rsidRDefault="00927E2A">
            <w:pPr>
              <w:spacing w:line="240" w:lineRule="atLeast"/>
              <w:ind w:left="-110" w:right="-115"/>
              <w:jc w:val="center"/>
              <w:rPr>
                <w:rFonts w:cs="Times New Roman"/>
                <w:sz w:val="20"/>
              </w:rPr>
            </w:pPr>
          </w:p>
        </w:tc>
        <w:tc>
          <w:tcPr>
            <w:tcW w:w="577" w:type="pct"/>
            <w:vAlign w:val="bottom"/>
          </w:tcPr>
          <w:p w14:paraId="2A09000F" w14:textId="77777777" w:rsidR="00927E2A" w:rsidRPr="00AB5DFA" w:rsidRDefault="00927E2A">
            <w:pPr>
              <w:spacing w:line="240" w:lineRule="atLeast"/>
              <w:ind w:left="-110" w:right="-115"/>
              <w:jc w:val="center"/>
              <w:rPr>
                <w:rFonts w:cs="Times New Roman"/>
                <w:sz w:val="20"/>
              </w:rPr>
            </w:pPr>
            <w:r w:rsidRPr="00AB5DFA">
              <w:rPr>
                <w:rFonts w:cs="Times New Roman"/>
                <w:sz w:val="20"/>
              </w:rPr>
              <w:t>FVOCI</w:t>
            </w:r>
          </w:p>
        </w:tc>
        <w:tc>
          <w:tcPr>
            <w:tcW w:w="141" w:type="pct"/>
            <w:vAlign w:val="bottom"/>
          </w:tcPr>
          <w:p w14:paraId="36540343" w14:textId="77777777" w:rsidR="00927E2A" w:rsidRPr="00AB5DFA" w:rsidRDefault="00927E2A">
            <w:pPr>
              <w:spacing w:line="240" w:lineRule="atLeast"/>
              <w:ind w:left="-110" w:right="-115"/>
              <w:jc w:val="center"/>
              <w:rPr>
                <w:rFonts w:cs="Times New Roman"/>
                <w:sz w:val="20"/>
              </w:rPr>
            </w:pPr>
          </w:p>
        </w:tc>
        <w:tc>
          <w:tcPr>
            <w:tcW w:w="604" w:type="pct"/>
            <w:vAlign w:val="bottom"/>
          </w:tcPr>
          <w:p w14:paraId="500DE393" w14:textId="77777777" w:rsidR="00927E2A" w:rsidRPr="00AB5DFA" w:rsidRDefault="00927E2A">
            <w:pPr>
              <w:spacing w:line="240" w:lineRule="atLeast"/>
              <w:ind w:left="-110" w:right="-115"/>
              <w:jc w:val="center"/>
              <w:rPr>
                <w:rFonts w:cs="Times New Roman"/>
                <w:sz w:val="20"/>
              </w:rPr>
            </w:pPr>
            <w:r w:rsidRPr="00AB5DFA">
              <w:rPr>
                <w:rFonts w:cs="Times New Roman"/>
                <w:sz w:val="20"/>
              </w:rPr>
              <w:t>amortised cost</w:t>
            </w:r>
          </w:p>
        </w:tc>
        <w:tc>
          <w:tcPr>
            <w:tcW w:w="141" w:type="pct"/>
            <w:vAlign w:val="bottom"/>
          </w:tcPr>
          <w:p w14:paraId="3FE06E1F" w14:textId="77777777" w:rsidR="00927E2A" w:rsidRPr="00AB5DFA" w:rsidRDefault="00927E2A">
            <w:pPr>
              <w:spacing w:line="240" w:lineRule="atLeast"/>
              <w:ind w:left="-110" w:right="-115"/>
              <w:jc w:val="center"/>
              <w:rPr>
                <w:rFonts w:cs="Times New Roman"/>
                <w:sz w:val="20"/>
              </w:rPr>
            </w:pPr>
          </w:p>
        </w:tc>
        <w:tc>
          <w:tcPr>
            <w:tcW w:w="579" w:type="pct"/>
            <w:vAlign w:val="bottom"/>
          </w:tcPr>
          <w:p w14:paraId="1FED6E6F" w14:textId="77777777" w:rsidR="00927E2A" w:rsidRPr="00AB5DFA" w:rsidRDefault="00927E2A">
            <w:pPr>
              <w:spacing w:line="240" w:lineRule="atLeast"/>
              <w:ind w:left="-110" w:right="-115"/>
              <w:jc w:val="center"/>
              <w:rPr>
                <w:rFonts w:cs="Times New Roman"/>
                <w:sz w:val="20"/>
              </w:rPr>
            </w:pPr>
            <w:r w:rsidRPr="00AB5DFA">
              <w:rPr>
                <w:rFonts w:cs="Times New Roman"/>
                <w:sz w:val="20"/>
              </w:rPr>
              <w:t>Total</w:t>
            </w:r>
          </w:p>
        </w:tc>
      </w:tr>
      <w:tr w:rsidR="00927E2A" w:rsidRPr="00AB5DFA" w14:paraId="0DA37F16" w14:textId="77777777">
        <w:trPr>
          <w:tblHeader/>
        </w:trPr>
        <w:tc>
          <w:tcPr>
            <w:tcW w:w="1583" w:type="pct"/>
          </w:tcPr>
          <w:p w14:paraId="40A4E005" w14:textId="77777777" w:rsidR="00927E2A" w:rsidRPr="00AB5DFA" w:rsidRDefault="00927E2A">
            <w:pPr>
              <w:spacing w:line="240" w:lineRule="atLeast"/>
              <w:ind w:left="340" w:right="-468" w:hanging="358"/>
              <w:rPr>
                <w:rFonts w:cs="Times New Roman"/>
                <w:b/>
                <w:bCs/>
                <w:i/>
                <w:iCs/>
                <w:sz w:val="20"/>
              </w:rPr>
            </w:pPr>
          </w:p>
        </w:tc>
        <w:tc>
          <w:tcPr>
            <w:tcW w:w="3417" w:type="pct"/>
            <w:gridSpan w:val="9"/>
          </w:tcPr>
          <w:p w14:paraId="1032F311" w14:textId="77777777" w:rsidR="00927E2A" w:rsidRPr="00AB5DFA" w:rsidRDefault="00927E2A">
            <w:pPr>
              <w:tabs>
                <w:tab w:val="decimal" w:pos="819"/>
              </w:tabs>
              <w:spacing w:line="240" w:lineRule="atLeast"/>
              <w:ind w:left="-108"/>
              <w:jc w:val="center"/>
              <w:rPr>
                <w:rFonts w:cs="Times New Roman"/>
                <w:sz w:val="20"/>
              </w:rPr>
            </w:pPr>
            <w:r w:rsidRPr="00AB5DFA">
              <w:rPr>
                <w:rFonts w:cs="Times New Roman"/>
                <w:i/>
                <w:iCs/>
                <w:color w:val="000000"/>
                <w:sz w:val="20"/>
              </w:rPr>
              <w:t>(in thousand Baht)</w:t>
            </w:r>
          </w:p>
        </w:tc>
      </w:tr>
      <w:tr w:rsidR="00927E2A" w:rsidRPr="00AB5DFA" w14:paraId="3B184DAE" w14:textId="77777777">
        <w:tc>
          <w:tcPr>
            <w:tcW w:w="1583" w:type="pct"/>
          </w:tcPr>
          <w:p w14:paraId="544F3367" w14:textId="77777777" w:rsidR="00927E2A" w:rsidRPr="00AB5DFA" w:rsidRDefault="00927E2A">
            <w:pPr>
              <w:spacing w:line="240" w:lineRule="atLeast"/>
              <w:ind w:left="340" w:right="-468" w:hanging="358"/>
              <w:rPr>
                <w:rFonts w:cs="Times New Roman"/>
                <w:b/>
                <w:bCs/>
                <w:i/>
                <w:iCs/>
                <w:sz w:val="20"/>
              </w:rPr>
            </w:pPr>
            <w:r w:rsidRPr="00AB5DFA">
              <w:rPr>
                <w:rFonts w:cs="Times New Roman"/>
                <w:b/>
                <w:bCs/>
                <w:i/>
                <w:iCs/>
                <w:sz w:val="20"/>
              </w:rPr>
              <w:t>Financial assets</w:t>
            </w:r>
          </w:p>
        </w:tc>
        <w:tc>
          <w:tcPr>
            <w:tcW w:w="549" w:type="pct"/>
          </w:tcPr>
          <w:p w14:paraId="7D73CA09" w14:textId="77777777" w:rsidR="00927E2A" w:rsidRPr="00AB5DFA" w:rsidRDefault="00927E2A">
            <w:pPr>
              <w:tabs>
                <w:tab w:val="decimal" w:pos="997"/>
              </w:tabs>
              <w:spacing w:line="240" w:lineRule="atLeast"/>
              <w:ind w:left="-110" w:right="-20"/>
              <w:rPr>
                <w:rFonts w:cs="Times New Roman"/>
                <w:i/>
                <w:iCs/>
                <w:sz w:val="20"/>
              </w:rPr>
            </w:pPr>
          </w:p>
        </w:tc>
        <w:tc>
          <w:tcPr>
            <w:tcW w:w="141" w:type="pct"/>
          </w:tcPr>
          <w:p w14:paraId="5E1AB062" w14:textId="77777777" w:rsidR="00927E2A" w:rsidRPr="00AB5DFA" w:rsidRDefault="00927E2A">
            <w:pPr>
              <w:tabs>
                <w:tab w:val="decimal" w:pos="997"/>
              </w:tabs>
              <w:spacing w:line="240" w:lineRule="atLeast"/>
              <w:ind w:left="-110" w:right="-20"/>
              <w:rPr>
                <w:rFonts w:cs="Times New Roman"/>
                <w:b/>
                <w:bCs/>
                <w:i/>
                <w:iCs/>
                <w:sz w:val="20"/>
              </w:rPr>
            </w:pPr>
          </w:p>
        </w:tc>
        <w:tc>
          <w:tcPr>
            <w:tcW w:w="560" w:type="pct"/>
          </w:tcPr>
          <w:p w14:paraId="40ED75D8" w14:textId="77777777" w:rsidR="00927E2A" w:rsidRPr="00AB5DFA" w:rsidRDefault="00927E2A">
            <w:pPr>
              <w:tabs>
                <w:tab w:val="decimal" w:pos="997"/>
              </w:tabs>
              <w:spacing w:line="240" w:lineRule="atLeast"/>
              <w:ind w:left="-110" w:right="-20"/>
              <w:rPr>
                <w:rFonts w:cs="Times New Roman"/>
                <w:b/>
                <w:bCs/>
                <w:i/>
                <w:iCs/>
                <w:sz w:val="20"/>
              </w:rPr>
            </w:pPr>
          </w:p>
        </w:tc>
        <w:tc>
          <w:tcPr>
            <w:tcW w:w="125" w:type="pct"/>
          </w:tcPr>
          <w:p w14:paraId="70CEBBED" w14:textId="77777777" w:rsidR="00927E2A" w:rsidRPr="00AB5DFA" w:rsidRDefault="00927E2A">
            <w:pPr>
              <w:tabs>
                <w:tab w:val="decimal" w:pos="997"/>
              </w:tabs>
              <w:spacing w:line="240" w:lineRule="atLeast"/>
              <w:ind w:left="-110" w:right="-20"/>
              <w:rPr>
                <w:rFonts w:cs="Times New Roman"/>
                <w:b/>
                <w:bCs/>
                <w:i/>
                <w:iCs/>
                <w:sz w:val="20"/>
              </w:rPr>
            </w:pPr>
          </w:p>
        </w:tc>
        <w:tc>
          <w:tcPr>
            <w:tcW w:w="577" w:type="pct"/>
          </w:tcPr>
          <w:p w14:paraId="460C78D8" w14:textId="77777777" w:rsidR="00927E2A" w:rsidRPr="00AB5DFA" w:rsidRDefault="00927E2A">
            <w:pPr>
              <w:tabs>
                <w:tab w:val="decimal" w:pos="997"/>
              </w:tabs>
              <w:spacing w:line="240" w:lineRule="atLeast"/>
              <w:ind w:left="-110" w:right="-20"/>
              <w:rPr>
                <w:rFonts w:cs="Times New Roman"/>
                <w:b/>
                <w:bCs/>
                <w:i/>
                <w:iCs/>
                <w:sz w:val="20"/>
              </w:rPr>
            </w:pPr>
          </w:p>
        </w:tc>
        <w:tc>
          <w:tcPr>
            <w:tcW w:w="141" w:type="pct"/>
          </w:tcPr>
          <w:p w14:paraId="6784D926" w14:textId="77777777" w:rsidR="00927E2A" w:rsidRPr="00AB5DFA" w:rsidRDefault="00927E2A">
            <w:pPr>
              <w:tabs>
                <w:tab w:val="decimal" w:pos="997"/>
              </w:tabs>
              <w:spacing w:line="240" w:lineRule="atLeast"/>
              <w:ind w:left="-110" w:right="-20"/>
              <w:rPr>
                <w:rFonts w:cs="Times New Roman"/>
                <w:b/>
                <w:bCs/>
                <w:i/>
                <w:iCs/>
                <w:sz w:val="20"/>
              </w:rPr>
            </w:pPr>
          </w:p>
        </w:tc>
        <w:tc>
          <w:tcPr>
            <w:tcW w:w="604" w:type="pct"/>
          </w:tcPr>
          <w:p w14:paraId="6E8B691C" w14:textId="77777777" w:rsidR="00927E2A" w:rsidRPr="00AB5DFA" w:rsidRDefault="00927E2A">
            <w:pPr>
              <w:tabs>
                <w:tab w:val="decimal" w:pos="997"/>
              </w:tabs>
              <w:spacing w:line="240" w:lineRule="atLeast"/>
              <w:ind w:left="-110" w:right="-20"/>
              <w:rPr>
                <w:rFonts w:cs="Times New Roman"/>
                <w:b/>
                <w:bCs/>
                <w:i/>
                <w:iCs/>
                <w:sz w:val="20"/>
              </w:rPr>
            </w:pPr>
          </w:p>
        </w:tc>
        <w:tc>
          <w:tcPr>
            <w:tcW w:w="141" w:type="pct"/>
          </w:tcPr>
          <w:p w14:paraId="754C3CFF" w14:textId="77777777" w:rsidR="00927E2A" w:rsidRPr="00AB5DFA" w:rsidRDefault="00927E2A">
            <w:pPr>
              <w:tabs>
                <w:tab w:val="decimal" w:pos="997"/>
              </w:tabs>
              <w:spacing w:line="240" w:lineRule="atLeast"/>
              <w:ind w:left="-110" w:right="-20"/>
              <w:rPr>
                <w:rFonts w:cs="Times New Roman"/>
                <w:b/>
                <w:bCs/>
                <w:i/>
                <w:iCs/>
                <w:sz w:val="20"/>
              </w:rPr>
            </w:pPr>
          </w:p>
        </w:tc>
        <w:tc>
          <w:tcPr>
            <w:tcW w:w="579" w:type="pct"/>
            <w:vAlign w:val="bottom"/>
          </w:tcPr>
          <w:p w14:paraId="08CCFD26" w14:textId="77777777" w:rsidR="00927E2A" w:rsidRPr="00AB5DFA" w:rsidRDefault="00927E2A">
            <w:pPr>
              <w:tabs>
                <w:tab w:val="decimal" w:pos="997"/>
              </w:tabs>
              <w:spacing w:line="240" w:lineRule="atLeast"/>
              <w:ind w:left="-110" w:right="-20"/>
              <w:rPr>
                <w:rFonts w:cs="Times New Roman"/>
                <w:b/>
                <w:bCs/>
                <w:i/>
                <w:iCs/>
                <w:sz w:val="20"/>
              </w:rPr>
            </w:pPr>
          </w:p>
        </w:tc>
      </w:tr>
      <w:tr w:rsidR="00AC6479" w:rsidRPr="005F213F" w14:paraId="0A0C714C" w14:textId="77777777">
        <w:tc>
          <w:tcPr>
            <w:tcW w:w="1583" w:type="pct"/>
          </w:tcPr>
          <w:p w14:paraId="2E68F2DD" w14:textId="77777777" w:rsidR="00AC6479" w:rsidRPr="00AB5DFA" w:rsidRDefault="00AC6479" w:rsidP="00AC6479">
            <w:pPr>
              <w:spacing w:line="240" w:lineRule="atLeast"/>
              <w:ind w:left="340" w:right="-468" w:hanging="358"/>
              <w:rPr>
                <w:rFonts w:cs="Times New Roman"/>
                <w:b/>
                <w:bCs/>
                <w:i/>
                <w:iCs/>
                <w:sz w:val="20"/>
              </w:rPr>
            </w:pPr>
            <w:r w:rsidRPr="00AB5DFA">
              <w:rPr>
                <w:rFonts w:cs="Times New Roman"/>
                <w:sz w:val="20"/>
              </w:rPr>
              <w:t>Cash</w:t>
            </w:r>
          </w:p>
        </w:tc>
        <w:tc>
          <w:tcPr>
            <w:tcW w:w="549" w:type="pct"/>
          </w:tcPr>
          <w:p w14:paraId="0B39DC49" w14:textId="662D7FC8"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45C48162"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Pr>
          <w:p w14:paraId="1EA47488" w14:textId="7A8BFCAF" w:rsidR="00AC6479" w:rsidRPr="00B87FA4"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25" w:type="pct"/>
          </w:tcPr>
          <w:p w14:paraId="26173669" w14:textId="77777777" w:rsidR="00AC6479" w:rsidRPr="00B87FA4" w:rsidRDefault="00AC6479" w:rsidP="00AC6479">
            <w:pPr>
              <w:tabs>
                <w:tab w:val="decimal" w:pos="997"/>
              </w:tabs>
              <w:spacing w:line="240" w:lineRule="atLeast"/>
              <w:ind w:left="-110" w:right="-20"/>
              <w:rPr>
                <w:rFonts w:cs="Times New Roman"/>
                <w:color w:val="000000"/>
                <w:sz w:val="20"/>
              </w:rPr>
            </w:pPr>
          </w:p>
        </w:tc>
        <w:tc>
          <w:tcPr>
            <w:tcW w:w="577" w:type="pct"/>
          </w:tcPr>
          <w:p w14:paraId="638F2C0A" w14:textId="6769CE64" w:rsidR="00AC6479" w:rsidRPr="00B87FA4"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069969EE" w14:textId="77777777" w:rsidR="00AC6479" w:rsidRPr="00B87FA4" w:rsidRDefault="00AC6479" w:rsidP="00AC6479">
            <w:pPr>
              <w:tabs>
                <w:tab w:val="decimal" w:pos="997"/>
              </w:tabs>
              <w:spacing w:line="240" w:lineRule="atLeast"/>
              <w:ind w:left="-110" w:right="-20"/>
              <w:rPr>
                <w:rFonts w:cs="Times New Roman"/>
                <w:color w:val="000000"/>
                <w:sz w:val="20"/>
              </w:rPr>
            </w:pPr>
          </w:p>
        </w:tc>
        <w:tc>
          <w:tcPr>
            <w:tcW w:w="604" w:type="pct"/>
          </w:tcPr>
          <w:p w14:paraId="46819153" w14:textId="611FC63E"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440,616</w:t>
            </w:r>
          </w:p>
        </w:tc>
        <w:tc>
          <w:tcPr>
            <w:tcW w:w="141" w:type="pct"/>
          </w:tcPr>
          <w:p w14:paraId="73B0EA07"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Pr>
          <w:p w14:paraId="650EF651" w14:textId="1B05124A"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440,616</w:t>
            </w:r>
          </w:p>
        </w:tc>
      </w:tr>
      <w:tr w:rsidR="00AC6479" w:rsidRPr="005F213F" w14:paraId="4C12B375" w14:textId="77777777">
        <w:tc>
          <w:tcPr>
            <w:tcW w:w="1583" w:type="pct"/>
          </w:tcPr>
          <w:p w14:paraId="1A632B5B" w14:textId="77777777" w:rsidR="00AC6479" w:rsidRPr="00AB5DFA" w:rsidRDefault="00AC6479" w:rsidP="00AC6479">
            <w:pPr>
              <w:spacing w:line="240" w:lineRule="atLeast"/>
              <w:ind w:left="340" w:right="-110" w:hanging="358"/>
              <w:rPr>
                <w:rFonts w:cs="Times New Roman"/>
                <w:sz w:val="20"/>
              </w:rPr>
            </w:pPr>
            <w:r w:rsidRPr="00AB5DFA">
              <w:rPr>
                <w:rFonts w:cs="Times New Roman"/>
                <w:sz w:val="20"/>
              </w:rPr>
              <w:t xml:space="preserve">Interbank and money </w:t>
            </w:r>
          </w:p>
        </w:tc>
        <w:tc>
          <w:tcPr>
            <w:tcW w:w="549" w:type="pct"/>
          </w:tcPr>
          <w:p w14:paraId="6983051E"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141" w:type="pct"/>
          </w:tcPr>
          <w:p w14:paraId="62683F8A"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Pr>
          <w:p w14:paraId="545A83B2"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125" w:type="pct"/>
          </w:tcPr>
          <w:p w14:paraId="2F7B3974"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Pr>
          <w:p w14:paraId="2557DF4C"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141" w:type="pct"/>
          </w:tcPr>
          <w:p w14:paraId="371E3D61"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Pr>
          <w:p w14:paraId="1E2572C1"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141" w:type="pct"/>
          </w:tcPr>
          <w:p w14:paraId="1DB018A7"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Pr>
          <w:p w14:paraId="07AE7D89" w14:textId="77777777" w:rsidR="00AC6479" w:rsidRPr="00AC6479" w:rsidRDefault="00AC6479" w:rsidP="00AC6479">
            <w:pPr>
              <w:tabs>
                <w:tab w:val="decimal" w:pos="997"/>
              </w:tabs>
              <w:spacing w:line="240" w:lineRule="atLeast"/>
              <w:ind w:left="-110" w:right="-20"/>
              <w:rPr>
                <w:rFonts w:cs="Times New Roman"/>
                <w:color w:val="000000"/>
                <w:sz w:val="20"/>
              </w:rPr>
            </w:pPr>
          </w:p>
        </w:tc>
      </w:tr>
      <w:tr w:rsidR="00AC6479" w:rsidRPr="005F213F" w14:paraId="279988DD" w14:textId="77777777">
        <w:tc>
          <w:tcPr>
            <w:tcW w:w="1583" w:type="pct"/>
          </w:tcPr>
          <w:p w14:paraId="047B5C4F" w14:textId="77777777" w:rsidR="00AC6479" w:rsidRPr="00AB5DFA" w:rsidRDefault="00AC6479" w:rsidP="00AC6479">
            <w:pPr>
              <w:spacing w:line="240" w:lineRule="atLeast"/>
              <w:ind w:left="340" w:right="-110" w:hanging="358"/>
              <w:rPr>
                <w:rFonts w:cs="Times New Roman"/>
                <w:sz w:val="20"/>
              </w:rPr>
            </w:pPr>
            <w:r w:rsidRPr="00AB5DFA">
              <w:rPr>
                <w:rFonts w:cs="Times New Roman"/>
                <w:sz w:val="20"/>
              </w:rPr>
              <w:t xml:space="preserve">   market items, net</w:t>
            </w:r>
          </w:p>
        </w:tc>
        <w:tc>
          <w:tcPr>
            <w:tcW w:w="549" w:type="pct"/>
          </w:tcPr>
          <w:p w14:paraId="0B90FD26" w14:textId="2C9B6B96"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544C41FE"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Pr>
          <w:p w14:paraId="0C8C870A" w14:textId="617B3700"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25" w:type="pct"/>
          </w:tcPr>
          <w:p w14:paraId="06255557"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Pr>
          <w:p w14:paraId="6147A1C0" w14:textId="4EF9EF37"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141536F7"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Pr>
          <w:p w14:paraId="0CEA7102" w14:textId="1EC6D05D" w:rsidR="00AC6479" w:rsidRPr="00AC6479" w:rsidRDefault="00AC6479" w:rsidP="00AC6479">
            <w:pPr>
              <w:tabs>
                <w:tab w:val="decimal" w:pos="997"/>
              </w:tabs>
              <w:spacing w:line="240" w:lineRule="atLeast"/>
              <w:ind w:left="-110" w:right="-20"/>
              <w:rPr>
                <w:rFonts w:cs="Times New Roman"/>
                <w:color w:val="000000"/>
                <w:sz w:val="20"/>
              </w:rPr>
            </w:pPr>
            <w:r w:rsidRPr="00AA6956">
              <w:rPr>
                <w:color w:val="000000"/>
                <w:sz w:val="20"/>
              </w:rPr>
              <w:t>15,591,343</w:t>
            </w:r>
          </w:p>
        </w:tc>
        <w:tc>
          <w:tcPr>
            <w:tcW w:w="141" w:type="pct"/>
          </w:tcPr>
          <w:p w14:paraId="18FE13F3"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Pr>
          <w:p w14:paraId="665009EC" w14:textId="7392329A" w:rsidR="00AC6479" w:rsidRPr="00AC6479" w:rsidRDefault="00AC6479" w:rsidP="00AC6479">
            <w:pPr>
              <w:tabs>
                <w:tab w:val="decimal" w:pos="997"/>
              </w:tabs>
              <w:spacing w:line="240" w:lineRule="atLeast"/>
              <w:ind w:left="-110" w:right="-20"/>
              <w:rPr>
                <w:rFonts w:cs="Times New Roman"/>
                <w:color w:val="000000"/>
                <w:sz w:val="20"/>
              </w:rPr>
            </w:pPr>
            <w:r w:rsidRPr="00AA6956">
              <w:rPr>
                <w:color w:val="000000"/>
                <w:sz w:val="20"/>
              </w:rPr>
              <w:t>15,591,343</w:t>
            </w:r>
          </w:p>
        </w:tc>
      </w:tr>
      <w:tr w:rsidR="00AC6479" w:rsidRPr="005F213F" w14:paraId="3346A5A1" w14:textId="77777777">
        <w:tc>
          <w:tcPr>
            <w:tcW w:w="1583" w:type="pct"/>
          </w:tcPr>
          <w:p w14:paraId="48244FDD" w14:textId="77777777" w:rsidR="00AC6479" w:rsidRPr="00AB5DFA" w:rsidRDefault="00AC6479" w:rsidP="00AC6479">
            <w:pPr>
              <w:spacing w:line="240" w:lineRule="atLeast"/>
              <w:ind w:left="340" w:right="-110" w:hanging="358"/>
              <w:rPr>
                <w:rFonts w:cs="Times New Roman"/>
                <w:sz w:val="20"/>
              </w:rPr>
            </w:pPr>
            <w:r w:rsidRPr="00806FDB">
              <w:rPr>
                <w:rFonts w:cs="Times New Roman"/>
                <w:sz w:val="20"/>
              </w:rPr>
              <w:t>Financial assets measured at FVTPL</w:t>
            </w:r>
          </w:p>
        </w:tc>
        <w:tc>
          <w:tcPr>
            <w:tcW w:w="549" w:type="pct"/>
          </w:tcPr>
          <w:p w14:paraId="3418B95D" w14:textId="1979A32D"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lang w:val="en-US" w:bidi="th-TH"/>
              </w:rPr>
              <w:t>20,457</w:t>
            </w:r>
          </w:p>
        </w:tc>
        <w:tc>
          <w:tcPr>
            <w:tcW w:w="141" w:type="pct"/>
          </w:tcPr>
          <w:p w14:paraId="338BE3BA"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Pr>
          <w:p w14:paraId="18AC203A" w14:textId="6A75B51C"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25" w:type="pct"/>
          </w:tcPr>
          <w:p w14:paraId="1E5D19C1"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Pr>
          <w:p w14:paraId="74B1BBEE" w14:textId="40B1E31D"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618389DA"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Pr>
          <w:p w14:paraId="0E4C5BB9" w14:textId="0362B79D"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w:t>
            </w:r>
          </w:p>
        </w:tc>
        <w:tc>
          <w:tcPr>
            <w:tcW w:w="141" w:type="pct"/>
          </w:tcPr>
          <w:p w14:paraId="22676E6C"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vAlign w:val="bottom"/>
          </w:tcPr>
          <w:p w14:paraId="7503F122" w14:textId="7D2AC0F9"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20,457</w:t>
            </w:r>
          </w:p>
        </w:tc>
      </w:tr>
      <w:tr w:rsidR="00AC6479" w:rsidRPr="005F213F" w14:paraId="154AA931" w14:textId="77777777" w:rsidTr="00AA6956">
        <w:tc>
          <w:tcPr>
            <w:tcW w:w="1583" w:type="pct"/>
          </w:tcPr>
          <w:p w14:paraId="384CEA21" w14:textId="77777777" w:rsidR="00AC6479" w:rsidRPr="00AB5DFA" w:rsidRDefault="00AC6479" w:rsidP="00AC6479">
            <w:pPr>
              <w:spacing w:line="240" w:lineRule="atLeast"/>
              <w:ind w:left="340" w:right="-110" w:hanging="358"/>
              <w:rPr>
                <w:rFonts w:cs="Times New Roman"/>
                <w:sz w:val="20"/>
              </w:rPr>
            </w:pPr>
            <w:r w:rsidRPr="00AB5DFA">
              <w:rPr>
                <w:rFonts w:cs="Times New Roman"/>
                <w:sz w:val="20"/>
              </w:rPr>
              <w:t xml:space="preserve">Investments, net </w:t>
            </w:r>
          </w:p>
        </w:tc>
        <w:tc>
          <w:tcPr>
            <w:tcW w:w="549" w:type="pct"/>
          </w:tcPr>
          <w:p w14:paraId="79BEC941"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141" w:type="pct"/>
          </w:tcPr>
          <w:p w14:paraId="273BB794"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vAlign w:val="bottom"/>
          </w:tcPr>
          <w:p w14:paraId="38FE7112"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125" w:type="pct"/>
          </w:tcPr>
          <w:p w14:paraId="1444A43F"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vAlign w:val="bottom"/>
          </w:tcPr>
          <w:p w14:paraId="285DBD29"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141" w:type="pct"/>
          </w:tcPr>
          <w:p w14:paraId="2F2E912E"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vAlign w:val="bottom"/>
          </w:tcPr>
          <w:p w14:paraId="28846FE6"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141" w:type="pct"/>
          </w:tcPr>
          <w:p w14:paraId="7BC58A64"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vAlign w:val="bottom"/>
          </w:tcPr>
          <w:p w14:paraId="645B153D" w14:textId="77777777" w:rsidR="00AC6479" w:rsidRPr="00AC6479" w:rsidRDefault="00AC6479" w:rsidP="00AC6479">
            <w:pPr>
              <w:tabs>
                <w:tab w:val="decimal" w:pos="997"/>
              </w:tabs>
              <w:spacing w:line="240" w:lineRule="atLeast"/>
              <w:ind w:left="-110" w:right="-20"/>
              <w:rPr>
                <w:rFonts w:cs="Times New Roman"/>
                <w:color w:val="000000"/>
                <w:sz w:val="20"/>
              </w:rPr>
            </w:pPr>
          </w:p>
        </w:tc>
      </w:tr>
      <w:tr w:rsidR="00AC6479" w:rsidRPr="005F213F" w14:paraId="37992A35" w14:textId="77777777">
        <w:tc>
          <w:tcPr>
            <w:tcW w:w="1583" w:type="pct"/>
          </w:tcPr>
          <w:p w14:paraId="6C498315" w14:textId="77777777" w:rsidR="00AC6479" w:rsidRPr="00AB5DFA" w:rsidRDefault="00AC6479" w:rsidP="00AC6479">
            <w:pPr>
              <w:spacing w:line="240" w:lineRule="atLeast"/>
              <w:ind w:left="166" w:right="-110" w:hanging="10"/>
              <w:rPr>
                <w:rFonts w:cs="Times New Roman"/>
                <w:sz w:val="20"/>
              </w:rPr>
            </w:pPr>
            <w:r w:rsidRPr="00AB5DFA">
              <w:rPr>
                <w:rFonts w:cs="Times New Roman"/>
                <w:sz w:val="20"/>
              </w:rPr>
              <w:t xml:space="preserve">Government and state </w:t>
            </w:r>
          </w:p>
        </w:tc>
        <w:tc>
          <w:tcPr>
            <w:tcW w:w="549" w:type="pct"/>
          </w:tcPr>
          <w:p w14:paraId="5B36A501"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141" w:type="pct"/>
          </w:tcPr>
          <w:p w14:paraId="5A64F240"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Pr>
          <w:p w14:paraId="6DAE67C0"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125" w:type="pct"/>
          </w:tcPr>
          <w:p w14:paraId="56CF1D2C"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Pr>
          <w:p w14:paraId="629EF487"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141" w:type="pct"/>
          </w:tcPr>
          <w:p w14:paraId="0717CD31"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Pr>
          <w:p w14:paraId="372784BA"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141" w:type="pct"/>
          </w:tcPr>
          <w:p w14:paraId="021BA8B1"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Pr>
          <w:p w14:paraId="7A234EF6" w14:textId="77777777" w:rsidR="00AC6479" w:rsidRPr="00AC6479" w:rsidRDefault="00AC6479" w:rsidP="00AC6479">
            <w:pPr>
              <w:tabs>
                <w:tab w:val="decimal" w:pos="997"/>
              </w:tabs>
              <w:spacing w:line="240" w:lineRule="atLeast"/>
              <w:ind w:left="-110" w:right="-20"/>
              <w:rPr>
                <w:rFonts w:cs="Times New Roman"/>
                <w:color w:val="000000"/>
                <w:sz w:val="20"/>
              </w:rPr>
            </w:pPr>
          </w:p>
        </w:tc>
      </w:tr>
      <w:tr w:rsidR="00AC6479" w:rsidRPr="005F213F" w14:paraId="2D551EB0" w14:textId="77777777">
        <w:tc>
          <w:tcPr>
            <w:tcW w:w="1583" w:type="pct"/>
          </w:tcPr>
          <w:p w14:paraId="09F500F5" w14:textId="77777777" w:rsidR="00AC6479" w:rsidRPr="00AB5DFA" w:rsidRDefault="00AC6479" w:rsidP="00AC6479">
            <w:pPr>
              <w:spacing w:line="240" w:lineRule="atLeast"/>
              <w:ind w:left="166" w:right="-110" w:hanging="10"/>
              <w:rPr>
                <w:rFonts w:cs="Times New Roman"/>
                <w:sz w:val="20"/>
              </w:rPr>
            </w:pPr>
            <w:r w:rsidRPr="00AB5DFA">
              <w:rPr>
                <w:rFonts w:cs="Times New Roman"/>
                <w:sz w:val="20"/>
              </w:rPr>
              <w:t xml:space="preserve">   enterprise securities</w:t>
            </w:r>
          </w:p>
        </w:tc>
        <w:tc>
          <w:tcPr>
            <w:tcW w:w="549" w:type="pct"/>
          </w:tcPr>
          <w:p w14:paraId="17327858" w14:textId="6C3A0079" w:rsidR="00AC6479" w:rsidRPr="0093239C" w:rsidRDefault="00AC6479" w:rsidP="00AC6479">
            <w:pPr>
              <w:tabs>
                <w:tab w:val="decimal" w:pos="997"/>
              </w:tabs>
              <w:spacing w:line="240" w:lineRule="atLeast"/>
              <w:ind w:left="-110" w:right="-20"/>
              <w:rPr>
                <w:rFonts w:cstheme="minorBidi"/>
                <w:color w:val="000000"/>
                <w:sz w:val="20"/>
                <w:lang w:bidi="th-TH"/>
              </w:rPr>
            </w:pPr>
            <w:r w:rsidRPr="004F1495">
              <w:rPr>
                <w:rFonts w:cs="Times New Roman"/>
                <w:color w:val="000000"/>
                <w:sz w:val="20"/>
              </w:rPr>
              <w:t>-</w:t>
            </w:r>
          </w:p>
        </w:tc>
        <w:tc>
          <w:tcPr>
            <w:tcW w:w="141" w:type="pct"/>
          </w:tcPr>
          <w:p w14:paraId="063F8A6F"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Pr>
          <w:p w14:paraId="4EAE7C38" w14:textId="08311114"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2,</w:t>
            </w:r>
            <w:r w:rsidRPr="004F1495">
              <w:rPr>
                <w:rFonts w:cs="Times New Roman"/>
                <w:color w:val="000000"/>
                <w:sz w:val="20"/>
                <w:cs/>
              </w:rPr>
              <w:t>737</w:t>
            </w:r>
            <w:r w:rsidRPr="004F1495">
              <w:rPr>
                <w:rFonts w:cs="Times New Roman"/>
                <w:color w:val="000000"/>
                <w:sz w:val="20"/>
              </w:rPr>
              <w:t>,860</w:t>
            </w:r>
          </w:p>
        </w:tc>
        <w:tc>
          <w:tcPr>
            <w:tcW w:w="125" w:type="pct"/>
          </w:tcPr>
          <w:p w14:paraId="16E05D84"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Pr>
          <w:p w14:paraId="38705D61" w14:textId="5D68EE20"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49BB3691"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Pr>
          <w:p w14:paraId="2E293AD5" w14:textId="1D8434DE"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w:t>
            </w:r>
          </w:p>
        </w:tc>
        <w:tc>
          <w:tcPr>
            <w:tcW w:w="141" w:type="pct"/>
          </w:tcPr>
          <w:p w14:paraId="7EC2D544"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Pr>
          <w:p w14:paraId="137C9462" w14:textId="73ECEA0F"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 xml:space="preserve"> 2,</w:t>
            </w:r>
            <w:r w:rsidRPr="00AC6479">
              <w:rPr>
                <w:rFonts w:cs="Times New Roman"/>
                <w:color w:val="000000"/>
                <w:sz w:val="20"/>
                <w:cs/>
              </w:rPr>
              <w:t>737</w:t>
            </w:r>
            <w:r w:rsidRPr="00AC6479">
              <w:rPr>
                <w:rFonts w:cs="Times New Roman"/>
                <w:color w:val="000000"/>
                <w:sz w:val="20"/>
              </w:rPr>
              <w:t xml:space="preserve">,860 </w:t>
            </w:r>
          </w:p>
        </w:tc>
      </w:tr>
      <w:tr w:rsidR="00AC6479" w:rsidRPr="005F213F" w14:paraId="0A4BE1DE" w14:textId="77777777">
        <w:tc>
          <w:tcPr>
            <w:tcW w:w="1583" w:type="pct"/>
          </w:tcPr>
          <w:p w14:paraId="35870A6C" w14:textId="77777777" w:rsidR="00AC6479" w:rsidRPr="00AB5DFA" w:rsidRDefault="00AC6479" w:rsidP="00AC6479">
            <w:pPr>
              <w:spacing w:line="240" w:lineRule="atLeast"/>
              <w:ind w:left="166" w:right="-110" w:hanging="10"/>
              <w:rPr>
                <w:rFonts w:cs="Times New Roman"/>
                <w:sz w:val="20"/>
              </w:rPr>
            </w:pPr>
            <w:r>
              <w:rPr>
                <w:rFonts w:cstheme="minorBidi"/>
                <w:sz w:val="20"/>
                <w:lang w:val="en-US"/>
              </w:rPr>
              <w:t>Private debt securities</w:t>
            </w:r>
          </w:p>
        </w:tc>
        <w:tc>
          <w:tcPr>
            <w:tcW w:w="549" w:type="pct"/>
          </w:tcPr>
          <w:p w14:paraId="18A7ABD3" w14:textId="62DC313E" w:rsidR="00AC6479" w:rsidRPr="0093239C" w:rsidRDefault="00AC6479" w:rsidP="00AC6479">
            <w:pPr>
              <w:tabs>
                <w:tab w:val="decimal" w:pos="997"/>
              </w:tabs>
              <w:spacing w:line="240" w:lineRule="atLeast"/>
              <w:ind w:left="-110" w:right="-20"/>
              <w:rPr>
                <w:rFonts w:cstheme="minorBidi"/>
                <w:color w:val="000000"/>
                <w:sz w:val="20"/>
                <w:lang w:bidi="th-TH"/>
              </w:rPr>
            </w:pPr>
            <w:r w:rsidRPr="004F1495">
              <w:rPr>
                <w:rFonts w:cs="Times New Roman"/>
                <w:color w:val="000000"/>
                <w:sz w:val="20"/>
              </w:rPr>
              <w:t>-</w:t>
            </w:r>
          </w:p>
        </w:tc>
        <w:tc>
          <w:tcPr>
            <w:tcW w:w="141" w:type="pct"/>
          </w:tcPr>
          <w:p w14:paraId="73778847"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Pr>
          <w:p w14:paraId="4BB408B3" w14:textId="3459F1AA"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12,137</w:t>
            </w:r>
          </w:p>
        </w:tc>
        <w:tc>
          <w:tcPr>
            <w:tcW w:w="125" w:type="pct"/>
          </w:tcPr>
          <w:p w14:paraId="54BE8D13"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Pr>
          <w:p w14:paraId="2D36E7C6" w14:textId="7998CDF0"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2E66508D"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Pr>
          <w:p w14:paraId="262CFEDA" w14:textId="76215F74"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w:t>
            </w:r>
          </w:p>
        </w:tc>
        <w:tc>
          <w:tcPr>
            <w:tcW w:w="141" w:type="pct"/>
          </w:tcPr>
          <w:p w14:paraId="2739AB91"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Pr>
          <w:p w14:paraId="6A77A042" w14:textId="7957DB4D"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 xml:space="preserve"> 12,137 </w:t>
            </w:r>
          </w:p>
        </w:tc>
      </w:tr>
      <w:tr w:rsidR="00AC6479" w:rsidRPr="005F213F" w14:paraId="7819FCB0" w14:textId="77777777">
        <w:tc>
          <w:tcPr>
            <w:tcW w:w="1583" w:type="pct"/>
          </w:tcPr>
          <w:p w14:paraId="1C24A59E" w14:textId="77777777" w:rsidR="00AC6479" w:rsidRPr="00AB5DFA" w:rsidRDefault="00AC6479" w:rsidP="00AC6479">
            <w:pPr>
              <w:spacing w:line="240" w:lineRule="atLeast"/>
              <w:ind w:left="166" w:right="-110" w:hanging="10"/>
              <w:rPr>
                <w:rFonts w:cs="Times New Roman"/>
                <w:sz w:val="20"/>
              </w:rPr>
            </w:pPr>
            <w:r w:rsidRPr="00AB5DFA">
              <w:rPr>
                <w:rFonts w:cs="Times New Roman"/>
                <w:sz w:val="20"/>
              </w:rPr>
              <w:t xml:space="preserve">Domestic non-marketable </w:t>
            </w:r>
          </w:p>
        </w:tc>
        <w:tc>
          <w:tcPr>
            <w:tcW w:w="549" w:type="pct"/>
          </w:tcPr>
          <w:p w14:paraId="44F25911"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141" w:type="pct"/>
          </w:tcPr>
          <w:p w14:paraId="204FC3A2"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Pr>
          <w:p w14:paraId="2F10EB41"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125" w:type="pct"/>
          </w:tcPr>
          <w:p w14:paraId="371DE871"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Pr>
          <w:p w14:paraId="116B0A00"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141" w:type="pct"/>
          </w:tcPr>
          <w:p w14:paraId="526B5866"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Pr>
          <w:p w14:paraId="7B2B15F2"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141" w:type="pct"/>
          </w:tcPr>
          <w:p w14:paraId="3EF5DD66"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Pr>
          <w:p w14:paraId="793B6EE3" w14:textId="77777777" w:rsidR="00AC6479" w:rsidRPr="00AC6479" w:rsidRDefault="00AC6479" w:rsidP="00AC6479">
            <w:pPr>
              <w:tabs>
                <w:tab w:val="decimal" w:pos="997"/>
              </w:tabs>
              <w:spacing w:line="240" w:lineRule="atLeast"/>
              <w:ind w:left="-110" w:right="-20"/>
              <w:rPr>
                <w:rFonts w:cs="Times New Roman"/>
                <w:color w:val="000000"/>
                <w:sz w:val="20"/>
              </w:rPr>
            </w:pPr>
          </w:p>
        </w:tc>
      </w:tr>
      <w:tr w:rsidR="00AC6479" w:rsidRPr="005F213F" w14:paraId="53B2E11E" w14:textId="77777777">
        <w:tc>
          <w:tcPr>
            <w:tcW w:w="1583" w:type="pct"/>
          </w:tcPr>
          <w:p w14:paraId="17FFE074" w14:textId="77777777" w:rsidR="00AC6479" w:rsidRPr="00AB5DFA" w:rsidRDefault="00AC6479" w:rsidP="00AC6479">
            <w:pPr>
              <w:spacing w:line="240" w:lineRule="atLeast"/>
              <w:ind w:left="166" w:right="-110" w:hanging="10"/>
              <w:rPr>
                <w:rFonts w:cs="Times New Roman"/>
                <w:sz w:val="20"/>
              </w:rPr>
            </w:pPr>
            <w:r w:rsidRPr="00AB5DFA">
              <w:rPr>
                <w:rFonts w:cs="Times New Roman"/>
                <w:sz w:val="20"/>
              </w:rPr>
              <w:t xml:space="preserve">   equity instruments</w:t>
            </w:r>
          </w:p>
        </w:tc>
        <w:tc>
          <w:tcPr>
            <w:tcW w:w="549" w:type="pct"/>
          </w:tcPr>
          <w:p w14:paraId="4E528700" w14:textId="3A85040C"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4F11E211"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Pr>
          <w:p w14:paraId="7C1A828F" w14:textId="1BF90991"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25" w:type="pct"/>
          </w:tcPr>
          <w:p w14:paraId="200FA6BB"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Pr>
          <w:p w14:paraId="137C144D" w14:textId="3BF0C4E9"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2,483</w:t>
            </w:r>
          </w:p>
        </w:tc>
        <w:tc>
          <w:tcPr>
            <w:tcW w:w="141" w:type="pct"/>
          </w:tcPr>
          <w:p w14:paraId="1A238293"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Pr>
          <w:p w14:paraId="5F550882" w14:textId="1EBEF231"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w:t>
            </w:r>
          </w:p>
        </w:tc>
        <w:tc>
          <w:tcPr>
            <w:tcW w:w="141" w:type="pct"/>
          </w:tcPr>
          <w:p w14:paraId="5C344B86"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Pr>
          <w:p w14:paraId="5D424DE3" w14:textId="1E5E0996"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 xml:space="preserve">2,483 </w:t>
            </w:r>
          </w:p>
        </w:tc>
      </w:tr>
      <w:tr w:rsidR="00AC6479" w:rsidRPr="005F213F" w14:paraId="74A0B87E" w14:textId="77777777">
        <w:tc>
          <w:tcPr>
            <w:tcW w:w="1583" w:type="pct"/>
          </w:tcPr>
          <w:p w14:paraId="10732C12" w14:textId="77777777" w:rsidR="00AC6479" w:rsidRPr="00AB5DFA" w:rsidRDefault="00AC6479" w:rsidP="00AC6479">
            <w:pPr>
              <w:spacing w:line="240" w:lineRule="atLeast"/>
              <w:ind w:left="340" w:right="-110" w:hanging="358"/>
              <w:rPr>
                <w:rFonts w:cs="Times New Roman"/>
                <w:sz w:val="20"/>
              </w:rPr>
            </w:pPr>
            <w:r w:rsidRPr="00AB5DFA">
              <w:rPr>
                <w:rFonts w:cs="Times New Roman"/>
                <w:sz w:val="20"/>
              </w:rPr>
              <w:t xml:space="preserve">Loans to customers and </w:t>
            </w:r>
          </w:p>
        </w:tc>
        <w:tc>
          <w:tcPr>
            <w:tcW w:w="549" w:type="pct"/>
          </w:tcPr>
          <w:p w14:paraId="2D6E5ECB"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141" w:type="pct"/>
          </w:tcPr>
          <w:p w14:paraId="7E376AAF"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Pr>
          <w:p w14:paraId="2F04ACB8"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125" w:type="pct"/>
          </w:tcPr>
          <w:p w14:paraId="6162CD1C"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Pr>
          <w:p w14:paraId="266382D7"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141" w:type="pct"/>
          </w:tcPr>
          <w:p w14:paraId="529F3983"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Pr>
          <w:p w14:paraId="416E3466"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141" w:type="pct"/>
          </w:tcPr>
          <w:p w14:paraId="3BDD16C7"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Pr>
          <w:p w14:paraId="2BBFB573" w14:textId="77777777" w:rsidR="00AC6479" w:rsidRPr="00AC6479" w:rsidRDefault="00AC6479" w:rsidP="00AC6479">
            <w:pPr>
              <w:tabs>
                <w:tab w:val="decimal" w:pos="997"/>
              </w:tabs>
              <w:spacing w:line="240" w:lineRule="atLeast"/>
              <w:ind w:left="-110" w:right="-20"/>
              <w:rPr>
                <w:rFonts w:cs="Times New Roman"/>
                <w:color w:val="000000"/>
                <w:sz w:val="20"/>
              </w:rPr>
            </w:pPr>
          </w:p>
        </w:tc>
      </w:tr>
      <w:tr w:rsidR="00AC6479" w:rsidRPr="005F213F" w14:paraId="172B80A6" w14:textId="77777777">
        <w:tc>
          <w:tcPr>
            <w:tcW w:w="1583" w:type="pct"/>
          </w:tcPr>
          <w:p w14:paraId="54D2B10F" w14:textId="77777777" w:rsidR="00AC6479" w:rsidRPr="00AB5DFA" w:rsidRDefault="00AC6479" w:rsidP="00AC6479">
            <w:pPr>
              <w:spacing w:line="240" w:lineRule="atLeast"/>
              <w:ind w:left="166" w:right="-110" w:hanging="10"/>
              <w:rPr>
                <w:rFonts w:cs="Times New Roman"/>
                <w:sz w:val="20"/>
              </w:rPr>
            </w:pPr>
            <w:r w:rsidRPr="00AB5DFA">
              <w:rPr>
                <w:rFonts w:cs="Times New Roman"/>
                <w:sz w:val="20"/>
              </w:rPr>
              <w:t xml:space="preserve">accrued interest receivables, net   </w:t>
            </w:r>
          </w:p>
        </w:tc>
        <w:tc>
          <w:tcPr>
            <w:tcW w:w="549" w:type="pct"/>
          </w:tcPr>
          <w:p w14:paraId="31DF6CE2" w14:textId="18A2736C"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6360EB2C"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Pr>
          <w:p w14:paraId="182AE55B" w14:textId="2B32A4FE"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25" w:type="pct"/>
          </w:tcPr>
          <w:p w14:paraId="40AD9CE4"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Pr>
          <w:p w14:paraId="5F689F95" w14:textId="50F064F0"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4BBEFF47"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Pr>
          <w:p w14:paraId="79543310" w14:textId="315D1BA9"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168,035,676</w:t>
            </w:r>
          </w:p>
        </w:tc>
        <w:tc>
          <w:tcPr>
            <w:tcW w:w="141" w:type="pct"/>
          </w:tcPr>
          <w:p w14:paraId="2E37D8B6"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Pr>
          <w:p w14:paraId="2F81872C" w14:textId="5BFAFF61"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168,035,676</w:t>
            </w:r>
          </w:p>
        </w:tc>
      </w:tr>
      <w:tr w:rsidR="00AC6479" w:rsidRPr="005F213F" w14:paraId="381729F9" w14:textId="77777777">
        <w:tc>
          <w:tcPr>
            <w:tcW w:w="1583" w:type="pct"/>
          </w:tcPr>
          <w:p w14:paraId="7AF315BA" w14:textId="77777777" w:rsidR="00AC6479" w:rsidRPr="00AB5DFA" w:rsidRDefault="00AC6479" w:rsidP="00AC6479">
            <w:pPr>
              <w:spacing w:line="240" w:lineRule="atLeast"/>
              <w:ind w:left="340" w:right="-110" w:hanging="358"/>
              <w:rPr>
                <w:rFonts w:cs="Times New Roman"/>
                <w:sz w:val="20"/>
              </w:rPr>
            </w:pPr>
            <w:r w:rsidRPr="00AB5DFA">
              <w:rPr>
                <w:rFonts w:cs="Times New Roman"/>
                <w:sz w:val="20"/>
              </w:rPr>
              <w:t>Other financial assets, net</w:t>
            </w:r>
          </w:p>
        </w:tc>
        <w:tc>
          <w:tcPr>
            <w:tcW w:w="549" w:type="pct"/>
            <w:tcBorders>
              <w:bottom w:val="single" w:sz="4" w:space="0" w:color="auto"/>
            </w:tcBorders>
          </w:tcPr>
          <w:p w14:paraId="5A956DF7" w14:textId="47241609"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31A87E10"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27F903C8" w14:textId="4E6E4364"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25" w:type="pct"/>
          </w:tcPr>
          <w:p w14:paraId="1712CC93"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473EF0BA" w14:textId="771C3149"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54A5FACB"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7E9314CF" w14:textId="0BF97464" w:rsidR="00AC6479" w:rsidRPr="00AC6479" w:rsidRDefault="00AC6479" w:rsidP="00AC6479">
            <w:pPr>
              <w:tabs>
                <w:tab w:val="decimal" w:pos="997"/>
              </w:tabs>
              <w:spacing w:line="240" w:lineRule="atLeast"/>
              <w:ind w:left="-110" w:right="-20"/>
              <w:rPr>
                <w:rFonts w:cs="Times New Roman"/>
                <w:color w:val="000000"/>
                <w:sz w:val="20"/>
              </w:rPr>
            </w:pPr>
            <w:r w:rsidRPr="00AA6956">
              <w:rPr>
                <w:color w:val="000000"/>
                <w:sz w:val="20"/>
              </w:rPr>
              <w:t>1,466,984</w:t>
            </w:r>
          </w:p>
        </w:tc>
        <w:tc>
          <w:tcPr>
            <w:tcW w:w="141" w:type="pct"/>
          </w:tcPr>
          <w:p w14:paraId="6B924BF2"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667881C4" w14:textId="12F9869E" w:rsidR="00AC6479" w:rsidRPr="00AC6479" w:rsidRDefault="00AC6479" w:rsidP="00AC6479">
            <w:pPr>
              <w:tabs>
                <w:tab w:val="decimal" w:pos="997"/>
              </w:tabs>
              <w:spacing w:line="240" w:lineRule="atLeast"/>
              <w:ind w:left="-110" w:right="-20"/>
              <w:rPr>
                <w:rFonts w:cs="Times New Roman"/>
                <w:color w:val="000000"/>
                <w:sz w:val="20"/>
              </w:rPr>
            </w:pPr>
            <w:r w:rsidRPr="00AA6956">
              <w:rPr>
                <w:color w:val="000000"/>
                <w:sz w:val="20"/>
              </w:rPr>
              <w:t>1,466,984</w:t>
            </w:r>
          </w:p>
        </w:tc>
      </w:tr>
      <w:tr w:rsidR="00AC6479" w:rsidRPr="00684989" w14:paraId="2C4F0822" w14:textId="77777777">
        <w:tc>
          <w:tcPr>
            <w:tcW w:w="1583" w:type="pct"/>
          </w:tcPr>
          <w:p w14:paraId="6BB21344" w14:textId="77777777" w:rsidR="00AC6479" w:rsidRPr="00AB5DFA" w:rsidRDefault="00AC6479" w:rsidP="00AC6479">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299A016E" w14:textId="20DCD077" w:rsidR="00AC6479" w:rsidRPr="005F213F" w:rsidRDefault="00AC6479" w:rsidP="00AC6479">
            <w:pPr>
              <w:tabs>
                <w:tab w:val="decimal" w:pos="997"/>
              </w:tabs>
              <w:spacing w:line="240" w:lineRule="atLeast"/>
              <w:ind w:left="-110" w:right="-20"/>
              <w:rPr>
                <w:rFonts w:cs="Times New Roman"/>
                <w:b/>
                <w:bCs/>
                <w:color w:val="000000"/>
                <w:sz w:val="20"/>
              </w:rPr>
            </w:pPr>
            <w:r w:rsidRPr="004F1495">
              <w:rPr>
                <w:rFonts w:cs="Times New Roman"/>
                <w:b/>
                <w:bCs/>
                <w:color w:val="000000"/>
                <w:sz w:val="20"/>
              </w:rPr>
              <w:t>20,457</w:t>
            </w:r>
          </w:p>
        </w:tc>
        <w:tc>
          <w:tcPr>
            <w:tcW w:w="141" w:type="pct"/>
          </w:tcPr>
          <w:p w14:paraId="143597D4" w14:textId="77777777" w:rsidR="00AC6479" w:rsidRPr="005F213F" w:rsidRDefault="00AC6479" w:rsidP="00AC6479">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670E62B3" w14:textId="52362AFD" w:rsidR="00AC6479" w:rsidRPr="005F213F" w:rsidRDefault="00AC6479" w:rsidP="00AC6479">
            <w:pPr>
              <w:tabs>
                <w:tab w:val="decimal" w:pos="997"/>
              </w:tabs>
              <w:spacing w:line="240" w:lineRule="atLeast"/>
              <w:ind w:left="-110" w:right="-20"/>
              <w:rPr>
                <w:rFonts w:cs="Times New Roman"/>
                <w:b/>
                <w:bCs/>
                <w:color w:val="000000"/>
                <w:sz w:val="20"/>
              </w:rPr>
            </w:pPr>
            <w:r w:rsidRPr="004F1495">
              <w:rPr>
                <w:rFonts w:cs="Times New Roman"/>
                <w:b/>
                <w:bCs/>
                <w:color w:val="000000"/>
                <w:sz w:val="20"/>
              </w:rPr>
              <w:t>2,749,997</w:t>
            </w:r>
          </w:p>
        </w:tc>
        <w:tc>
          <w:tcPr>
            <w:tcW w:w="125" w:type="pct"/>
          </w:tcPr>
          <w:p w14:paraId="2DED6032" w14:textId="77777777" w:rsidR="00AC6479" w:rsidRPr="005F213F" w:rsidRDefault="00AC6479" w:rsidP="00AC6479">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0690189D" w14:textId="031C09E0" w:rsidR="00AC6479" w:rsidRPr="005F213F" w:rsidRDefault="00AC6479" w:rsidP="00AC6479">
            <w:pPr>
              <w:tabs>
                <w:tab w:val="decimal" w:pos="997"/>
              </w:tabs>
              <w:spacing w:line="240" w:lineRule="atLeast"/>
              <w:ind w:left="-110" w:right="-20"/>
              <w:rPr>
                <w:rFonts w:cs="Times New Roman"/>
                <w:b/>
                <w:bCs/>
                <w:color w:val="000000"/>
                <w:sz w:val="20"/>
              </w:rPr>
            </w:pPr>
            <w:r w:rsidRPr="004F1495">
              <w:rPr>
                <w:rFonts w:cs="Times New Roman"/>
                <w:b/>
                <w:bCs/>
                <w:color w:val="000000"/>
                <w:sz w:val="20"/>
              </w:rPr>
              <w:t>2,483</w:t>
            </w:r>
          </w:p>
        </w:tc>
        <w:tc>
          <w:tcPr>
            <w:tcW w:w="141" w:type="pct"/>
          </w:tcPr>
          <w:p w14:paraId="610CE639" w14:textId="77777777" w:rsidR="00AC6479" w:rsidRPr="005F213F" w:rsidRDefault="00AC6479" w:rsidP="00AC6479">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46E8F279" w14:textId="6FCC4C37" w:rsidR="00AC6479" w:rsidRPr="00AC6479" w:rsidRDefault="00AC6479" w:rsidP="00AC6479">
            <w:pPr>
              <w:tabs>
                <w:tab w:val="decimal" w:pos="997"/>
              </w:tabs>
              <w:spacing w:line="240" w:lineRule="atLeast"/>
              <w:ind w:left="-110" w:right="-20"/>
              <w:rPr>
                <w:rFonts w:cstheme="minorBidi"/>
                <w:b/>
                <w:bCs/>
                <w:color w:val="000000"/>
                <w:sz w:val="20"/>
                <w:lang w:bidi="th-TH"/>
              </w:rPr>
            </w:pPr>
            <w:r w:rsidRPr="00AA6956">
              <w:rPr>
                <w:b/>
                <w:bCs/>
                <w:color w:val="000000"/>
                <w:sz w:val="20"/>
              </w:rPr>
              <w:t>185,534,619</w:t>
            </w:r>
          </w:p>
        </w:tc>
        <w:tc>
          <w:tcPr>
            <w:tcW w:w="141" w:type="pct"/>
          </w:tcPr>
          <w:p w14:paraId="71AAD6A8" w14:textId="77777777" w:rsidR="00AC6479" w:rsidRPr="00AC6479" w:rsidRDefault="00AC6479" w:rsidP="00AC6479">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41F9EEE8" w14:textId="56BB5906" w:rsidR="00AC6479" w:rsidRPr="00AC6479" w:rsidRDefault="00AC6479" w:rsidP="00AC6479">
            <w:pPr>
              <w:tabs>
                <w:tab w:val="decimal" w:pos="997"/>
              </w:tabs>
              <w:spacing w:line="240" w:lineRule="atLeast"/>
              <w:ind w:left="-110" w:right="-20"/>
              <w:rPr>
                <w:rFonts w:cs="Times New Roman"/>
                <w:b/>
                <w:bCs/>
                <w:color w:val="000000"/>
                <w:sz w:val="20"/>
                <w:lang w:val="en-US"/>
              </w:rPr>
            </w:pPr>
            <w:r w:rsidRPr="00AA6956">
              <w:rPr>
                <w:b/>
                <w:bCs/>
                <w:color w:val="000000"/>
                <w:sz w:val="20"/>
              </w:rPr>
              <w:t xml:space="preserve">188,307,556 </w:t>
            </w:r>
          </w:p>
        </w:tc>
      </w:tr>
      <w:tr w:rsidR="00AC6479" w:rsidRPr="00AB5DFA" w14:paraId="37A371B9" w14:textId="77777777">
        <w:tc>
          <w:tcPr>
            <w:tcW w:w="1583" w:type="pct"/>
          </w:tcPr>
          <w:p w14:paraId="01AE792D" w14:textId="77777777" w:rsidR="00AC6479" w:rsidRPr="00AB5DFA" w:rsidRDefault="00AC6479" w:rsidP="00AC6479">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49" w:type="pct"/>
          </w:tcPr>
          <w:p w14:paraId="1D6B567E" w14:textId="77777777" w:rsidR="00AC6479" w:rsidRPr="00AB5DFA" w:rsidRDefault="00AC6479" w:rsidP="00AC6479">
            <w:pPr>
              <w:tabs>
                <w:tab w:val="decimal" w:pos="997"/>
              </w:tabs>
              <w:spacing w:line="240" w:lineRule="atLeast"/>
              <w:ind w:left="-110" w:right="-20"/>
              <w:rPr>
                <w:rFonts w:cs="Times New Roman"/>
                <w:sz w:val="20"/>
              </w:rPr>
            </w:pPr>
          </w:p>
        </w:tc>
        <w:tc>
          <w:tcPr>
            <w:tcW w:w="141" w:type="pct"/>
          </w:tcPr>
          <w:p w14:paraId="39E1DA85" w14:textId="77777777" w:rsidR="00AC6479" w:rsidRPr="00AB5DFA" w:rsidRDefault="00AC6479" w:rsidP="00AC6479">
            <w:pPr>
              <w:tabs>
                <w:tab w:val="decimal" w:pos="997"/>
              </w:tabs>
              <w:spacing w:line="240" w:lineRule="atLeast"/>
              <w:ind w:left="-110" w:right="-20"/>
              <w:rPr>
                <w:rFonts w:cs="Times New Roman"/>
                <w:sz w:val="20"/>
              </w:rPr>
            </w:pPr>
          </w:p>
        </w:tc>
        <w:tc>
          <w:tcPr>
            <w:tcW w:w="560" w:type="pct"/>
          </w:tcPr>
          <w:p w14:paraId="2888FA62" w14:textId="77777777" w:rsidR="00AC6479" w:rsidRPr="00AB5DFA" w:rsidRDefault="00AC6479" w:rsidP="00AC6479">
            <w:pPr>
              <w:tabs>
                <w:tab w:val="decimal" w:pos="997"/>
              </w:tabs>
              <w:spacing w:line="240" w:lineRule="atLeast"/>
              <w:ind w:left="-110" w:right="-20"/>
              <w:rPr>
                <w:rFonts w:cs="Times New Roman"/>
                <w:sz w:val="20"/>
              </w:rPr>
            </w:pPr>
          </w:p>
        </w:tc>
        <w:tc>
          <w:tcPr>
            <w:tcW w:w="125" w:type="pct"/>
          </w:tcPr>
          <w:p w14:paraId="29FA41D1" w14:textId="77777777" w:rsidR="00AC6479" w:rsidRPr="00AB5DFA" w:rsidRDefault="00AC6479" w:rsidP="00AC6479">
            <w:pPr>
              <w:tabs>
                <w:tab w:val="decimal" w:pos="997"/>
              </w:tabs>
              <w:spacing w:line="240" w:lineRule="atLeast"/>
              <w:ind w:left="-110" w:right="-20"/>
              <w:rPr>
                <w:rFonts w:cs="Times New Roman"/>
                <w:sz w:val="20"/>
              </w:rPr>
            </w:pPr>
          </w:p>
        </w:tc>
        <w:tc>
          <w:tcPr>
            <w:tcW w:w="577" w:type="pct"/>
          </w:tcPr>
          <w:p w14:paraId="00BBBBF5" w14:textId="77777777" w:rsidR="00AC6479" w:rsidRPr="00AB5DFA" w:rsidRDefault="00AC6479" w:rsidP="00AC6479">
            <w:pPr>
              <w:tabs>
                <w:tab w:val="decimal" w:pos="997"/>
              </w:tabs>
              <w:spacing w:line="240" w:lineRule="atLeast"/>
              <w:ind w:left="-110" w:right="-20"/>
              <w:rPr>
                <w:rFonts w:cs="Times New Roman"/>
                <w:sz w:val="20"/>
              </w:rPr>
            </w:pPr>
          </w:p>
        </w:tc>
        <w:tc>
          <w:tcPr>
            <w:tcW w:w="141" w:type="pct"/>
          </w:tcPr>
          <w:p w14:paraId="3D264EFD" w14:textId="77777777" w:rsidR="00AC6479" w:rsidRPr="00AB5DFA" w:rsidRDefault="00AC6479" w:rsidP="00AC6479">
            <w:pPr>
              <w:tabs>
                <w:tab w:val="decimal" w:pos="997"/>
              </w:tabs>
              <w:spacing w:line="240" w:lineRule="atLeast"/>
              <w:ind w:left="-110" w:right="-20"/>
              <w:rPr>
                <w:rFonts w:cs="Times New Roman"/>
                <w:sz w:val="20"/>
              </w:rPr>
            </w:pPr>
          </w:p>
        </w:tc>
        <w:tc>
          <w:tcPr>
            <w:tcW w:w="604" w:type="pct"/>
          </w:tcPr>
          <w:p w14:paraId="01B12777" w14:textId="77777777" w:rsidR="00AC6479" w:rsidRPr="00AB5DFA" w:rsidRDefault="00AC6479" w:rsidP="00AC6479">
            <w:pPr>
              <w:tabs>
                <w:tab w:val="decimal" w:pos="997"/>
              </w:tabs>
              <w:spacing w:line="240" w:lineRule="atLeast"/>
              <w:ind w:left="-110" w:right="-20"/>
              <w:rPr>
                <w:rFonts w:cs="Times New Roman"/>
                <w:sz w:val="20"/>
              </w:rPr>
            </w:pPr>
          </w:p>
        </w:tc>
        <w:tc>
          <w:tcPr>
            <w:tcW w:w="141" w:type="pct"/>
          </w:tcPr>
          <w:p w14:paraId="0443C039" w14:textId="77777777" w:rsidR="00AC6479" w:rsidRPr="00AB5DFA" w:rsidRDefault="00AC6479" w:rsidP="00AC6479">
            <w:pPr>
              <w:tabs>
                <w:tab w:val="decimal" w:pos="997"/>
              </w:tabs>
              <w:spacing w:line="240" w:lineRule="atLeast"/>
              <w:ind w:left="-110" w:right="-20"/>
              <w:rPr>
                <w:rFonts w:cs="Times New Roman"/>
                <w:sz w:val="20"/>
              </w:rPr>
            </w:pPr>
          </w:p>
        </w:tc>
        <w:tc>
          <w:tcPr>
            <w:tcW w:w="579" w:type="pct"/>
          </w:tcPr>
          <w:p w14:paraId="363202D5" w14:textId="77777777" w:rsidR="00AC6479" w:rsidRPr="00AB5DFA" w:rsidRDefault="00AC6479" w:rsidP="00AC6479">
            <w:pPr>
              <w:tabs>
                <w:tab w:val="decimal" w:pos="997"/>
              </w:tabs>
              <w:spacing w:line="240" w:lineRule="atLeast"/>
              <w:ind w:left="-110" w:right="-20"/>
              <w:rPr>
                <w:rFonts w:cs="Times New Roman"/>
                <w:sz w:val="20"/>
              </w:rPr>
            </w:pPr>
          </w:p>
        </w:tc>
      </w:tr>
      <w:tr w:rsidR="00AC6479" w:rsidRPr="005F213F" w14:paraId="6A119529" w14:textId="77777777">
        <w:tc>
          <w:tcPr>
            <w:tcW w:w="1583" w:type="pct"/>
          </w:tcPr>
          <w:p w14:paraId="144E9449" w14:textId="77777777" w:rsidR="00AC6479" w:rsidRPr="00AB5DFA" w:rsidRDefault="00AC6479" w:rsidP="00AC6479">
            <w:pPr>
              <w:spacing w:line="240" w:lineRule="atLeast"/>
              <w:ind w:left="340" w:right="-110" w:hanging="358"/>
              <w:rPr>
                <w:rFonts w:cs="Times New Roman"/>
                <w:sz w:val="20"/>
              </w:rPr>
            </w:pPr>
            <w:r w:rsidRPr="00AB5DFA">
              <w:rPr>
                <w:rFonts w:cs="Times New Roman"/>
                <w:sz w:val="20"/>
              </w:rPr>
              <w:t>Deposits</w:t>
            </w:r>
          </w:p>
        </w:tc>
        <w:tc>
          <w:tcPr>
            <w:tcW w:w="549" w:type="pct"/>
          </w:tcPr>
          <w:p w14:paraId="259B7256" w14:textId="1B81A1E8" w:rsidR="00AC6479" w:rsidRPr="005F213F" w:rsidRDefault="00AC6479" w:rsidP="00AC6479">
            <w:pPr>
              <w:tabs>
                <w:tab w:val="decimal" w:pos="997"/>
              </w:tabs>
              <w:spacing w:line="240" w:lineRule="atLeast"/>
              <w:ind w:right="-20"/>
              <w:rPr>
                <w:rFonts w:cs="Times New Roman"/>
                <w:color w:val="000000"/>
                <w:sz w:val="20"/>
              </w:rPr>
            </w:pPr>
            <w:r w:rsidRPr="004F1495">
              <w:rPr>
                <w:rFonts w:cs="Times New Roman"/>
                <w:color w:val="000000"/>
                <w:sz w:val="20"/>
              </w:rPr>
              <w:t>-</w:t>
            </w:r>
          </w:p>
        </w:tc>
        <w:tc>
          <w:tcPr>
            <w:tcW w:w="141" w:type="pct"/>
          </w:tcPr>
          <w:p w14:paraId="577E2176"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Pr>
          <w:p w14:paraId="1CD68C01" w14:textId="572D070A"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25" w:type="pct"/>
          </w:tcPr>
          <w:p w14:paraId="6DC5B78F"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Pr>
          <w:p w14:paraId="551FE7CD" w14:textId="7573E897"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440C913E"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Pr>
          <w:p w14:paraId="312CD556" w14:textId="2F91C5CA" w:rsidR="00AC6479" w:rsidRPr="00AC6479" w:rsidRDefault="00AC6479" w:rsidP="00AC6479">
            <w:pPr>
              <w:tabs>
                <w:tab w:val="decimal" w:pos="997"/>
              </w:tabs>
              <w:spacing w:line="240" w:lineRule="atLeast"/>
              <w:ind w:left="-110" w:right="-20"/>
              <w:rPr>
                <w:rFonts w:cs="Times New Roman"/>
                <w:color w:val="000000"/>
                <w:sz w:val="20"/>
              </w:rPr>
            </w:pPr>
            <w:r w:rsidRPr="00AA6956">
              <w:rPr>
                <w:color w:val="000000"/>
                <w:sz w:val="20"/>
              </w:rPr>
              <w:t>141,088,417</w:t>
            </w:r>
          </w:p>
        </w:tc>
        <w:tc>
          <w:tcPr>
            <w:tcW w:w="141" w:type="pct"/>
          </w:tcPr>
          <w:p w14:paraId="2001079B"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Pr>
          <w:p w14:paraId="628D8419" w14:textId="49740E54" w:rsidR="00AC6479" w:rsidRPr="00AC6479" w:rsidRDefault="00AC6479" w:rsidP="00AC6479">
            <w:pPr>
              <w:tabs>
                <w:tab w:val="decimal" w:pos="997"/>
              </w:tabs>
              <w:spacing w:line="240" w:lineRule="atLeast"/>
              <w:ind w:left="-110" w:right="-20"/>
              <w:rPr>
                <w:rFonts w:cs="Times New Roman"/>
                <w:color w:val="000000"/>
                <w:sz w:val="20"/>
              </w:rPr>
            </w:pPr>
            <w:r w:rsidRPr="00AA6956">
              <w:rPr>
                <w:color w:val="000000"/>
                <w:sz w:val="20"/>
              </w:rPr>
              <w:t>141,088,417</w:t>
            </w:r>
          </w:p>
        </w:tc>
      </w:tr>
      <w:tr w:rsidR="00AC6479" w:rsidRPr="005F213F" w14:paraId="68D95086" w14:textId="77777777">
        <w:tc>
          <w:tcPr>
            <w:tcW w:w="1583" w:type="pct"/>
          </w:tcPr>
          <w:p w14:paraId="3F943D2E" w14:textId="77777777" w:rsidR="00AC6479" w:rsidRPr="00AB5DFA" w:rsidRDefault="00AC6479" w:rsidP="00AC6479">
            <w:pPr>
              <w:spacing w:line="240" w:lineRule="atLeast"/>
              <w:ind w:left="340" w:right="-110" w:hanging="358"/>
              <w:rPr>
                <w:rFonts w:cs="Times New Roman"/>
                <w:sz w:val="20"/>
              </w:rPr>
            </w:pPr>
            <w:r w:rsidRPr="00AB5DFA">
              <w:rPr>
                <w:rFonts w:cs="Times New Roman"/>
                <w:sz w:val="20"/>
              </w:rPr>
              <w:t>Interbank and money market items</w:t>
            </w:r>
          </w:p>
        </w:tc>
        <w:tc>
          <w:tcPr>
            <w:tcW w:w="549" w:type="pct"/>
          </w:tcPr>
          <w:p w14:paraId="34FBEE25" w14:textId="5D12550F"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3FEBD284"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Pr>
          <w:p w14:paraId="54F7D9F5" w14:textId="2356138B"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25" w:type="pct"/>
          </w:tcPr>
          <w:p w14:paraId="43717B33"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Pr>
          <w:p w14:paraId="73901C48" w14:textId="38386EF9"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7A99DE4E"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Pr>
          <w:p w14:paraId="7BF242C1" w14:textId="68061820"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19,328,827</w:t>
            </w:r>
          </w:p>
        </w:tc>
        <w:tc>
          <w:tcPr>
            <w:tcW w:w="141" w:type="pct"/>
          </w:tcPr>
          <w:p w14:paraId="17F7E006"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Pr>
          <w:p w14:paraId="1B5A0E0A" w14:textId="4CD88361"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19,328,827</w:t>
            </w:r>
          </w:p>
        </w:tc>
      </w:tr>
      <w:tr w:rsidR="00AC6479" w:rsidRPr="005F213F" w14:paraId="10114AFD" w14:textId="77777777">
        <w:tc>
          <w:tcPr>
            <w:tcW w:w="1583" w:type="pct"/>
          </w:tcPr>
          <w:p w14:paraId="73F31C0A" w14:textId="77777777" w:rsidR="00AC6479" w:rsidRPr="00AB5DFA" w:rsidRDefault="00AC6479" w:rsidP="00AC6479">
            <w:pPr>
              <w:spacing w:line="240" w:lineRule="atLeast"/>
              <w:ind w:left="340" w:right="-110" w:hanging="358"/>
              <w:rPr>
                <w:rFonts w:cs="Times New Roman"/>
                <w:sz w:val="20"/>
              </w:rPr>
            </w:pPr>
            <w:r w:rsidRPr="00AB5DFA">
              <w:rPr>
                <w:rFonts w:cs="Times New Roman"/>
                <w:sz w:val="20"/>
              </w:rPr>
              <w:t>Liabilities payable on demand</w:t>
            </w:r>
          </w:p>
        </w:tc>
        <w:tc>
          <w:tcPr>
            <w:tcW w:w="549" w:type="pct"/>
          </w:tcPr>
          <w:p w14:paraId="50879308" w14:textId="2934EE77"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7C208D38"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Pr>
          <w:p w14:paraId="07D68C17" w14:textId="6EAD16FB" w:rsidR="00AC6479" w:rsidRPr="005F213F" w:rsidRDefault="00AC6479" w:rsidP="00AC6479">
            <w:pPr>
              <w:tabs>
                <w:tab w:val="decimal" w:pos="997"/>
              </w:tabs>
              <w:spacing w:line="240" w:lineRule="atLeast"/>
              <w:ind w:left="-110" w:right="-20"/>
              <w:rPr>
                <w:rFonts w:cs="Times New Roman"/>
                <w:color w:val="000000"/>
                <w:sz w:val="20"/>
              </w:rPr>
            </w:pPr>
            <w:r w:rsidRPr="004F1495">
              <w:rPr>
                <w:rFonts w:cs="Times New Roman"/>
                <w:color w:val="000000"/>
                <w:sz w:val="20"/>
              </w:rPr>
              <w:t>-</w:t>
            </w:r>
          </w:p>
        </w:tc>
        <w:tc>
          <w:tcPr>
            <w:tcW w:w="125" w:type="pct"/>
          </w:tcPr>
          <w:p w14:paraId="4CC913D0"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Pr>
          <w:p w14:paraId="5909FB03" w14:textId="01578D87" w:rsidR="00AC6479" w:rsidRPr="005F213F" w:rsidRDefault="00AC6479" w:rsidP="00AC6479">
            <w:pPr>
              <w:tabs>
                <w:tab w:val="decimal" w:pos="909"/>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6EEF83DE"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Pr>
          <w:p w14:paraId="75A2DD6C" w14:textId="16DD2EB7"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sz w:val="20"/>
                <w:lang w:val="th-TH"/>
              </w:rPr>
              <w:t xml:space="preserve"> </w:t>
            </w:r>
            <w:r w:rsidRPr="00AC6479">
              <w:rPr>
                <w:rFonts w:cs="Times New Roman"/>
                <w:sz w:val="20"/>
                <w:cs/>
                <w:lang w:val="th-TH"/>
              </w:rPr>
              <w:t>246</w:t>
            </w:r>
            <w:r w:rsidRPr="00AC6479">
              <w:rPr>
                <w:rFonts w:cs="Times New Roman"/>
                <w:sz w:val="20"/>
                <w:lang w:val="th-TH"/>
              </w:rPr>
              <w:t>,</w:t>
            </w:r>
            <w:r w:rsidRPr="00AC6479">
              <w:rPr>
                <w:rFonts w:cs="Times New Roman"/>
                <w:sz w:val="20"/>
                <w:cs/>
                <w:lang w:val="th-TH"/>
              </w:rPr>
              <w:t>756</w:t>
            </w:r>
            <w:r w:rsidRPr="00AC6479">
              <w:rPr>
                <w:rFonts w:cs="Times New Roman"/>
                <w:sz w:val="20"/>
                <w:lang w:val="th-TH"/>
              </w:rPr>
              <w:t xml:space="preserve"> </w:t>
            </w:r>
          </w:p>
        </w:tc>
        <w:tc>
          <w:tcPr>
            <w:tcW w:w="141" w:type="pct"/>
          </w:tcPr>
          <w:p w14:paraId="04156928"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Pr>
          <w:p w14:paraId="446FCCD1" w14:textId="3E55DE93"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sz w:val="20"/>
                <w:lang w:val="th-TH"/>
              </w:rPr>
              <w:t xml:space="preserve"> </w:t>
            </w:r>
            <w:r w:rsidRPr="00AC6479">
              <w:rPr>
                <w:rFonts w:cs="Times New Roman"/>
                <w:sz w:val="20"/>
                <w:cs/>
                <w:lang w:val="th-TH"/>
              </w:rPr>
              <w:t>246</w:t>
            </w:r>
            <w:r w:rsidRPr="00AC6479">
              <w:rPr>
                <w:rFonts w:cs="Times New Roman"/>
                <w:sz w:val="20"/>
                <w:lang w:val="th-TH"/>
              </w:rPr>
              <w:t>,</w:t>
            </w:r>
            <w:r w:rsidRPr="00AC6479">
              <w:rPr>
                <w:rFonts w:cs="Times New Roman"/>
                <w:sz w:val="20"/>
                <w:cs/>
                <w:lang w:val="th-TH"/>
              </w:rPr>
              <w:t>756</w:t>
            </w:r>
            <w:r w:rsidRPr="00AC6479">
              <w:rPr>
                <w:rFonts w:cs="Times New Roman"/>
                <w:sz w:val="20"/>
                <w:lang w:val="th-TH"/>
              </w:rPr>
              <w:t xml:space="preserve"> </w:t>
            </w:r>
          </w:p>
        </w:tc>
      </w:tr>
      <w:tr w:rsidR="00AC6479" w:rsidRPr="00A6283C" w14:paraId="211D46B7" w14:textId="77777777">
        <w:tc>
          <w:tcPr>
            <w:tcW w:w="1583" w:type="pct"/>
          </w:tcPr>
          <w:p w14:paraId="02769651" w14:textId="77777777" w:rsidR="00AC6479" w:rsidRPr="00AB5DFA" w:rsidRDefault="00AC6479" w:rsidP="00AC6479">
            <w:pPr>
              <w:spacing w:line="240" w:lineRule="atLeast"/>
              <w:ind w:left="340" w:right="-110" w:hanging="358"/>
              <w:rPr>
                <w:rFonts w:cs="Times New Roman"/>
                <w:sz w:val="20"/>
              </w:rPr>
            </w:pPr>
            <w:r w:rsidRPr="00AB5DFA">
              <w:rPr>
                <w:rFonts w:cs="Times New Roman"/>
                <w:sz w:val="20"/>
              </w:rPr>
              <w:t>Derivative liabilities</w:t>
            </w:r>
          </w:p>
        </w:tc>
        <w:tc>
          <w:tcPr>
            <w:tcW w:w="549" w:type="pct"/>
          </w:tcPr>
          <w:p w14:paraId="1A716311" w14:textId="7F48864D" w:rsidR="00AC6479" w:rsidRPr="00A6283C" w:rsidRDefault="00AC6479" w:rsidP="00AC6479">
            <w:pPr>
              <w:tabs>
                <w:tab w:val="decimal" w:pos="882"/>
              </w:tabs>
              <w:spacing w:line="240" w:lineRule="atLeast"/>
              <w:ind w:left="-110" w:right="-20"/>
              <w:rPr>
                <w:color w:val="000000"/>
                <w:sz w:val="20"/>
              </w:rPr>
            </w:pPr>
            <w:r w:rsidRPr="004F1495">
              <w:rPr>
                <w:rFonts w:cs="Times New Roman"/>
                <w:color w:val="000000"/>
                <w:sz w:val="20"/>
              </w:rPr>
              <w:t>332,921</w:t>
            </w:r>
          </w:p>
        </w:tc>
        <w:tc>
          <w:tcPr>
            <w:tcW w:w="141" w:type="pct"/>
          </w:tcPr>
          <w:p w14:paraId="0AF23B27" w14:textId="77777777" w:rsidR="00AC6479" w:rsidRPr="005F213F" w:rsidRDefault="00AC6479" w:rsidP="00AC6479">
            <w:pPr>
              <w:tabs>
                <w:tab w:val="decimal" w:pos="882"/>
              </w:tabs>
              <w:spacing w:line="240" w:lineRule="atLeast"/>
              <w:ind w:left="-110" w:right="-20"/>
              <w:rPr>
                <w:rFonts w:cs="Times New Roman"/>
                <w:color w:val="000000"/>
                <w:sz w:val="20"/>
              </w:rPr>
            </w:pPr>
          </w:p>
        </w:tc>
        <w:tc>
          <w:tcPr>
            <w:tcW w:w="560" w:type="pct"/>
          </w:tcPr>
          <w:p w14:paraId="09D40596" w14:textId="1C5538DA" w:rsidR="00AC6479" w:rsidRPr="00A6283C" w:rsidRDefault="00AC6479" w:rsidP="00AC6479">
            <w:pPr>
              <w:tabs>
                <w:tab w:val="decimal" w:pos="882"/>
              </w:tabs>
              <w:spacing w:line="240" w:lineRule="atLeast"/>
              <w:ind w:left="-110" w:right="-20"/>
              <w:rPr>
                <w:color w:val="000000"/>
                <w:sz w:val="20"/>
              </w:rPr>
            </w:pPr>
            <w:r w:rsidRPr="004F1495">
              <w:rPr>
                <w:rFonts w:cs="Times New Roman"/>
                <w:color w:val="000000"/>
                <w:sz w:val="20"/>
              </w:rPr>
              <w:t>-</w:t>
            </w:r>
          </w:p>
        </w:tc>
        <w:tc>
          <w:tcPr>
            <w:tcW w:w="125" w:type="pct"/>
          </w:tcPr>
          <w:p w14:paraId="25E70ABC"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Pr>
          <w:p w14:paraId="2B938D77" w14:textId="0C72C6DC" w:rsidR="00AC6479" w:rsidRPr="00A6283C" w:rsidRDefault="00AC6479" w:rsidP="00AC6479">
            <w:pPr>
              <w:tabs>
                <w:tab w:val="decimal" w:pos="909"/>
              </w:tabs>
              <w:spacing w:line="240" w:lineRule="atLeast"/>
              <w:ind w:left="-110" w:right="-20"/>
              <w:rPr>
                <w:color w:val="000000"/>
                <w:sz w:val="20"/>
              </w:rPr>
            </w:pPr>
            <w:r w:rsidRPr="004F1495">
              <w:rPr>
                <w:rFonts w:cs="Times New Roman"/>
                <w:color w:val="000000"/>
                <w:sz w:val="20"/>
              </w:rPr>
              <w:t>-</w:t>
            </w:r>
          </w:p>
        </w:tc>
        <w:tc>
          <w:tcPr>
            <w:tcW w:w="141" w:type="pct"/>
          </w:tcPr>
          <w:p w14:paraId="56A6C66D"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Pr>
          <w:p w14:paraId="57172647" w14:textId="2A439A39" w:rsidR="00AC6479" w:rsidRPr="00AC6479" w:rsidRDefault="00AC6479" w:rsidP="00AC6479">
            <w:pPr>
              <w:tabs>
                <w:tab w:val="decimal" w:pos="997"/>
              </w:tabs>
              <w:spacing w:line="240" w:lineRule="atLeast"/>
              <w:ind w:left="-110" w:right="-20"/>
              <w:rPr>
                <w:color w:val="000000"/>
                <w:sz w:val="20"/>
              </w:rPr>
            </w:pPr>
            <w:r w:rsidRPr="00AC6479">
              <w:rPr>
                <w:rFonts w:cs="Times New Roman"/>
                <w:color w:val="000000"/>
                <w:sz w:val="20"/>
              </w:rPr>
              <w:t>-</w:t>
            </w:r>
          </w:p>
        </w:tc>
        <w:tc>
          <w:tcPr>
            <w:tcW w:w="141" w:type="pct"/>
          </w:tcPr>
          <w:p w14:paraId="2E24541A"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Pr>
          <w:p w14:paraId="42BB28E9" w14:textId="7E804E4D" w:rsidR="00AC6479" w:rsidRPr="00AC6479" w:rsidRDefault="00AC6479" w:rsidP="00AC6479">
            <w:pPr>
              <w:tabs>
                <w:tab w:val="decimal" w:pos="997"/>
              </w:tabs>
              <w:spacing w:line="240" w:lineRule="atLeast"/>
              <w:ind w:left="-110" w:right="-20"/>
              <w:rPr>
                <w:color w:val="000000"/>
                <w:sz w:val="20"/>
              </w:rPr>
            </w:pPr>
            <w:r w:rsidRPr="00AC6479">
              <w:rPr>
                <w:rFonts w:cs="Times New Roman"/>
                <w:color w:val="000000"/>
                <w:sz w:val="20"/>
              </w:rPr>
              <w:t>332,921</w:t>
            </w:r>
          </w:p>
        </w:tc>
      </w:tr>
      <w:tr w:rsidR="00AC6479" w:rsidRPr="005F213F" w14:paraId="482F9FD8" w14:textId="77777777">
        <w:tc>
          <w:tcPr>
            <w:tcW w:w="1583" w:type="pct"/>
          </w:tcPr>
          <w:p w14:paraId="7B2EACAC" w14:textId="77777777" w:rsidR="00AC6479" w:rsidRPr="00AB5DFA" w:rsidRDefault="00AC6479" w:rsidP="00AC6479">
            <w:pPr>
              <w:spacing w:line="240" w:lineRule="atLeast"/>
              <w:ind w:left="340" w:right="-110" w:hanging="358"/>
              <w:rPr>
                <w:rFonts w:cs="Times New Roman"/>
                <w:sz w:val="20"/>
              </w:rPr>
            </w:pPr>
            <w:r w:rsidRPr="00AB5DFA">
              <w:rPr>
                <w:rFonts w:cs="Times New Roman"/>
                <w:sz w:val="20"/>
              </w:rPr>
              <w:t>Debt issued and borrowings</w:t>
            </w:r>
          </w:p>
        </w:tc>
        <w:tc>
          <w:tcPr>
            <w:tcW w:w="549" w:type="pct"/>
          </w:tcPr>
          <w:p w14:paraId="48A34CA7" w14:textId="1B48D8C2" w:rsidR="00AC6479" w:rsidRPr="005F213F" w:rsidRDefault="00AC6479" w:rsidP="00AC6479">
            <w:pPr>
              <w:tabs>
                <w:tab w:val="decimal" w:pos="882"/>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3BC07A69" w14:textId="77777777" w:rsidR="00AC6479" w:rsidRPr="005F213F" w:rsidRDefault="00AC6479" w:rsidP="00AC6479">
            <w:pPr>
              <w:tabs>
                <w:tab w:val="decimal" w:pos="882"/>
              </w:tabs>
              <w:spacing w:line="240" w:lineRule="atLeast"/>
              <w:ind w:left="-110" w:right="-20"/>
              <w:rPr>
                <w:rFonts w:cs="Times New Roman"/>
                <w:color w:val="000000"/>
                <w:sz w:val="20"/>
              </w:rPr>
            </w:pPr>
          </w:p>
        </w:tc>
        <w:tc>
          <w:tcPr>
            <w:tcW w:w="560" w:type="pct"/>
          </w:tcPr>
          <w:p w14:paraId="6224DC85" w14:textId="54B05CD2" w:rsidR="00AC6479" w:rsidRPr="005F213F" w:rsidRDefault="00AC6479" w:rsidP="00AC6479">
            <w:pPr>
              <w:tabs>
                <w:tab w:val="decimal" w:pos="882"/>
              </w:tabs>
              <w:spacing w:line="240" w:lineRule="atLeast"/>
              <w:ind w:left="-110" w:right="-20"/>
              <w:rPr>
                <w:rFonts w:cs="Times New Roman"/>
                <w:color w:val="000000"/>
                <w:sz w:val="20"/>
              </w:rPr>
            </w:pPr>
            <w:r w:rsidRPr="004F1495">
              <w:rPr>
                <w:rFonts w:cs="Times New Roman"/>
                <w:color w:val="000000"/>
                <w:sz w:val="20"/>
              </w:rPr>
              <w:t>-</w:t>
            </w:r>
          </w:p>
        </w:tc>
        <w:tc>
          <w:tcPr>
            <w:tcW w:w="125" w:type="pct"/>
          </w:tcPr>
          <w:p w14:paraId="3B2CB402"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Pr>
          <w:p w14:paraId="3D027476" w14:textId="0CE5D609" w:rsidR="00AC6479" w:rsidRPr="005F213F" w:rsidRDefault="00AC6479" w:rsidP="00AC6479">
            <w:pPr>
              <w:tabs>
                <w:tab w:val="decimal" w:pos="909"/>
              </w:tabs>
              <w:spacing w:line="240" w:lineRule="atLeast"/>
              <w:ind w:left="-110" w:right="-20"/>
              <w:rPr>
                <w:rFonts w:cs="Times New Roman"/>
                <w:color w:val="000000"/>
                <w:sz w:val="20"/>
              </w:rPr>
            </w:pPr>
            <w:r w:rsidRPr="004F1495">
              <w:rPr>
                <w:rFonts w:cs="Times New Roman"/>
                <w:color w:val="000000"/>
                <w:sz w:val="20"/>
              </w:rPr>
              <w:t>-</w:t>
            </w:r>
          </w:p>
        </w:tc>
        <w:tc>
          <w:tcPr>
            <w:tcW w:w="141" w:type="pct"/>
          </w:tcPr>
          <w:p w14:paraId="223AB480"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Pr>
          <w:p w14:paraId="412B5FFA" w14:textId="6850C067"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 xml:space="preserve"> 2,648,291 </w:t>
            </w:r>
          </w:p>
        </w:tc>
        <w:tc>
          <w:tcPr>
            <w:tcW w:w="141" w:type="pct"/>
          </w:tcPr>
          <w:p w14:paraId="380DCC9E"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Pr>
          <w:p w14:paraId="046F983A" w14:textId="7CF224E7" w:rsidR="00AC6479" w:rsidRPr="00AC6479" w:rsidRDefault="00AC6479" w:rsidP="00AC6479">
            <w:pPr>
              <w:tabs>
                <w:tab w:val="decimal" w:pos="997"/>
              </w:tabs>
              <w:spacing w:line="240" w:lineRule="atLeast"/>
              <w:ind w:left="-110" w:right="-20"/>
              <w:rPr>
                <w:rFonts w:cs="Times New Roman"/>
                <w:color w:val="000000"/>
                <w:sz w:val="20"/>
              </w:rPr>
            </w:pPr>
            <w:r w:rsidRPr="00AC6479">
              <w:rPr>
                <w:rFonts w:cs="Times New Roman"/>
                <w:color w:val="000000"/>
                <w:sz w:val="20"/>
              </w:rPr>
              <w:t xml:space="preserve"> 2,648,291 </w:t>
            </w:r>
          </w:p>
        </w:tc>
      </w:tr>
      <w:tr w:rsidR="00AC6479" w:rsidRPr="005F213F" w14:paraId="149F118C" w14:textId="77777777">
        <w:tc>
          <w:tcPr>
            <w:tcW w:w="1583" w:type="pct"/>
          </w:tcPr>
          <w:p w14:paraId="6613F2D7" w14:textId="77777777" w:rsidR="00AC6479" w:rsidRPr="00AB5DFA" w:rsidRDefault="00AC6479" w:rsidP="00AC6479">
            <w:pPr>
              <w:spacing w:line="240" w:lineRule="atLeast"/>
              <w:ind w:left="340" w:right="-110" w:hanging="358"/>
              <w:rPr>
                <w:rFonts w:cs="Times New Roman"/>
                <w:sz w:val="20"/>
                <w:lang w:val="en-US"/>
              </w:rPr>
            </w:pPr>
            <w:r w:rsidRPr="00AB5DFA">
              <w:rPr>
                <w:rFonts w:cs="Times New Roman"/>
                <w:sz w:val="20"/>
              </w:rPr>
              <w:t>Other financial liabilities</w:t>
            </w:r>
          </w:p>
        </w:tc>
        <w:tc>
          <w:tcPr>
            <w:tcW w:w="549" w:type="pct"/>
            <w:tcBorders>
              <w:bottom w:val="single" w:sz="4" w:space="0" w:color="auto"/>
            </w:tcBorders>
          </w:tcPr>
          <w:p w14:paraId="265805FD" w14:textId="707EAAED" w:rsidR="00AC6479" w:rsidRPr="005F213F" w:rsidRDefault="00AC6479" w:rsidP="00AC6479">
            <w:pPr>
              <w:tabs>
                <w:tab w:val="decimal" w:pos="997"/>
              </w:tabs>
              <w:spacing w:line="240" w:lineRule="atLeast"/>
              <w:ind w:left="-110" w:right="-20"/>
              <w:rPr>
                <w:rFonts w:cs="Times New Roman"/>
                <w:color w:val="000000"/>
                <w:sz w:val="20"/>
              </w:rPr>
            </w:pPr>
            <w:r w:rsidRPr="005B5791">
              <w:rPr>
                <w:color w:val="000000"/>
                <w:sz w:val="20"/>
              </w:rPr>
              <w:t>-</w:t>
            </w:r>
          </w:p>
        </w:tc>
        <w:tc>
          <w:tcPr>
            <w:tcW w:w="141" w:type="pct"/>
          </w:tcPr>
          <w:p w14:paraId="19EA7342"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5254753B" w14:textId="46702D6C" w:rsidR="00AC6479" w:rsidRPr="005F213F" w:rsidRDefault="00AC6479" w:rsidP="00AC6479">
            <w:pPr>
              <w:tabs>
                <w:tab w:val="decimal" w:pos="997"/>
              </w:tabs>
              <w:spacing w:line="240" w:lineRule="atLeast"/>
              <w:ind w:left="-110" w:right="-20"/>
              <w:rPr>
                <w:rFonts w:cs="Times New Roman"/>
                <w:color w:val="000000"/>
                <w:sz w:val="20"/>
              </w:rPr>
            </w:pPr>
            <w:r w:rsidRPr="005B5791">
              <w:rPr>
                <w:color w:val="000000"/>
                <w:sz w:val="20"/>
              </w:rPr>
              <w:t>-</w:t>
            </w:r>
          </w:p>
        </w:tc>
        <w:tc>
          <w:tcPr>
            <w:tcW w:w="125" w:type="pct"/>
          </w:tcPr>
          <w:p w14:paraId="0D223280"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73F818B6" w14:textId="588B74A8" w:rsidR="00AC6479" w:rsidRPr="005F213F" w:rsidRDefault="00AC6479" w:rsidP="00AC6479">
            <w:pPr>
              <w:tabs>
                <w:tab w:val="decimal" w:pos="997"/>
              </w:tabs>
              <w:spacing w:line="240" w:lineRule="atLeast"/>
              <w:ind w:left="-110" w:right="-20"/>
              <w:rPr>
                <w:rFonts w:cs="Times New Roman"/>
                <w:color w:val="000000"/>
                <w:sz w:val="20"/>
              </w:rPr>
            </w:pPr>
            <w:r w:rsidRPr="005B5791">
              <w:rPr>
                <w:color w:val="000000"/>
                <w:sz w:val="20"/>
              </w:rPr>
              <w:t>-</w:t>
            </w:r>
          </w:p>
        </w:tc>
        <w:tc>
          <w:tcPr>
            <w:tcW w:w="141" w:type="pct"/>
          </w:tcPr>
          <w:p w14:paraId="0FD8F183" w14:textId="77777777" w:rsidR="00AC6479" w:rsidRPr="005F213F" w:rsidRDefault="00AC6479" w:rsidP="00AC6479">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10B5D794" w14:textId="4268F76F" w:rsidR="00AC6479" w:rsidRPr="00AC6479" w:rsidRDefault="00AC6479" w:rsidP="00AC6479">
            <w:pPr>
              <w:tabs>
                <w:tab w:val="decimal" w:pos="997"/>
              </w:tabs>
              <w:spacing w:line="240" w:lineRule="atLeast"/>
              <w:ind w:left="-110" w:right="-20"/>
              <w:rPr>
                <w:rFonts w:cs="Times New Roman"/>
                <w:color w:val="000000"/>
                <w:sz w:val="20"/>
              </w:rPr>
            </w:pPr>
            <w:r w:rsidRPr="00AA6956">
              <w:rPr>
                <w:color w:val="000000"/>
                <w:sz w:val="20"/>
              </w:rPr>
              <w:t xml:space="preserve"> 2,211,602 </w:t>
            </w:r>
          </w:p>
        </w:tc>
        <w:tc>
          <w:tcPr>
            <w:tcW w:w="141" w:type="pct"/>
          </w:tcPr>
          <w:p w14:paraId="2B1C09F4" w14:textId="77777777" w:rsidR="00AC6479" w:rsidRPr="00AC6479" w:rsidRDefault="00AC6479" w:rsidP="00AC6479">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6DB6B087" w14:textId="0BA0DE6D" w:rsidR="00AC6479" w:rsidRPr="00AC6479" w:rsidRDefault="00AC6479" w:rsidP="00AC6479">
            <w:pPr>
              <w:tabs>
                <w:tab w:val="decimal" w:pos="997"/>
              </w:tabs>
              <w:spacing w:line="240" w:lineRule="atLeast"/>
              <w:ind w:left="-110" w:right="-20"/>
              <w:rPr>
                <w:rFonts w:cs="Times New Roman"/>
                <w:color w:val="000000"/>
                <w:sz w:val="20"/>
              </w:rPr>
            </w:pPr>
            <w:r w:rsidRPr="00AA6956">
              <w:rPr>
                <w:color w:val="000000"/>
                <w:sz w:val="20"/>
              </w:rPr>
              <w:t>2,211,602</w:t>
            </w:r>
          </w:p>
        </w:tc>
      </w:tr>
      <w:tr w:rsidR="00AC6479" w:rsidRPr="00143E85" w14:paraId="16EE1CA3" w14:textId="77777777">
        <w:tc>
          <w:tcPr>
            <w:tcW w:w="1583" w:type="pct"/>
          </w:tcPr>
          <w:p w14:paraId="3570EDEB" w14:textId="77777777" w:rsidR="00AC6479" w:rsidRPr="00AB5DFA" w:rsidRDefault="00AC6479" w:rsidP="00AC6479">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486423D7" w14:textId="611BB055" w:rsidR="00AC6479" w:rsidRPr="00143E85" w:rsidRDefault="00AC6479" w:rsidP="00AC6479">
            <w:pPr>
              <w:tabs>
                <w:tab w:val="decimal" w:pos="997"/>
              </w:tabs>
              <w:spacing w:line="240" w:lineRule="atLeast"/>
              <w:ind w:left="-110" w:right="-20"/>
              <w:rPr>
                <w:rFonts w:cs="Times New Roman"/>
                <w:b/>
                <w:bCs/>
                <w:color w:val="000000"/>
                <w:sz w:val="20"/>
              </w:rPr>
            </w:pPr>
            <w:r w:rsidRPr="004F1495">
              <w:rPr>
                <w:rFonts w:cs="Times New Roman"/>
                <w:b/>
                <w:bCs/>
                <w:color w:val="000000"/>
                <w:sz w:val="20"/>
                <w:cs/>
                <w:lang w:bidi="th-TH"/>
              </w:rPr>
              <w:t>332</w:t>
            </w:r>
            <w:r w:rsidRPr="004F1495">
              <w:rPr>
                <w:rFonts w:cs="Times New Roman"/>
                <w:b/>
                <w:bCs/>
                <w:color w:val="000000"/>
                <w:sz w:val="20"/>
              </w:rPr>
              <w:t>,</w:t>
            </w:r>
            <w:r w:rsidRPr="004F1495">
              <w:rPr>
                <w:rFonts w:cs="Times New Roman"/>
                <w:b/>
                <w:bCs/>
                <w:color w:val="000000"/>
                <w:sz w:val="20"/>
                <w:cs/>
                <w:lang w:bidi="th-TH"/>
              </w:rPr>
              <w:t>921</w:t>
            </w:r>
          </w:p>
        </w:tc>
        <w:tc>
          <w:tcPr>
            <w:tcW w:w="141" w:type="pct"/>
          </w:tcPr>
          <w:p w14:paraId="44BFD648" w14:textId="77777777" w:rsidR="00AC6479" w:rsidRPr="00143E85" w:rsidRDefault="00AC6479" w:rsidP="00AC6479">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0E8C6692" w14:textId="7E488896" w:rsidR="00AC6479" w:rsidRPr="00143E85" w:rsidRDefault="00AC6479" w:rsidP="00AC6479">
            <w:pPr>
              <w:tabs>
                <w:tab w:val="decimal" w:pos="997"/>
              </w:tabs>
              <w:spacing w:line="240" w:lineRule="atLeast"/>
              <w:ind w:left="-110" w:right="-20"/>
              <w:rPr>
                <w:rFonts w:cs="Times New Roman"/>
                <w:b/>
                <w:bCs/>
                <w:color w:val="000000"/>
                <w:sz w:val="20"/>
              </w:rPr>
            </w:pPr>
            <w:r w:rsidRPr="004F1495">
              <w:rPr>
                <w:rFonts w:cs="Times New Roman"/>
                <w:b/>
                <w:bCs/>
                <w:color w:val="000000"/>
                <w:sz w:val="20"/>
              </w:rPr>
              <w:t>-</w:t>
            </w:r>
          </w:p>
        </w:tc>
        <w:tc>
          <w:tcPr>
            <w:tcW w:w="125" w:type="pct"/>
          </w:tcPr>
          <w:p w14:paraId="3B479D6C" w14:textId="77777777" w:rsidR="00AC6479" w:rsidRPr="00143E85" w:rsidRDefault="00AC6479" w:rsidP="00AC6479">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456EFC6B" w14:textId="3FACEF48" w:rsidR="00AC6479" w:rsidRPr="00143E85" w:rsidRDefault="00AC6479" w:rsidP="00AC6479">
            <w:pPr>
              <w:tabs>
                <w:tab w:val="decimal" w:pos="997"/>
              </w:tabs>
              <w:spacing w:line="240" w:lineRule="atLeast"/>
              <w:ind w:left="-110" w:right="-20"/>
              <w:rPr>
                <w:rFonts w:cs="Times New Roman"/>
                <w:b/>
                <w:bCs/>
                <w:color w:val="000000"/>
                <w:sz w:val="20"/>
              </w:rPr>
            </w:pPr>
            <w:r w:rsidRPr="004F1495">
              <w:rPr>
                <w:rFonts w:cs="Times New Roman"/>
                <w:b/>
                <w:bCs/>
                <w:color w:val="000000"/>
                <w:sz w:val="20"/>
              </w:rPr>
              <w:t>-</w:t>
            </w:r>
          </w:p>
        </w:tc>
        <w:tc>
          <w:tcPr>
            <w:tcW w:w="141" w:type="pct"/>
          </w:tcPr>
          <w:p w14:paraId="4DD679F3" w14:textId="77777777" w:rsidR="00AC6479" w:rsidRPr="00143E85" w:rsidRDefault="00AC6479" w:rsidP="00AC6479">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38113A64" w14:textId="5EFE7006" w:rsidR="00AC6479" w:rsidRPr="00AC6479" w:rsidRDefault="00AC6479" w:rsidP="00AC6479">
            <w:pPr>
              <w:tabs>
                <w:tab w:val="decimal" w:pos="961"/>
              </w:tabs>
              <w:spacing w:line="240" w:lineRule="atLeast"/>
              <w:ind w:left="-110" w:right="-20"/>
              <w:rPr>
                <w:rFonts w:cs="Times New Roman"/>
                <w:b/>
                <w:bCs/>
                <w:color w:val="000000"/>
                <w:sz w:val="20"/>
              </w:rPr>
            </w:pPr>
            <w:r w:rsidRPr="00AA6956">
              <w:rPr>
                <w:b/>
                <w:bCs/>
                <w:color w:val="000000"/>
                <w:sz w:val="20"/>
              </w:rPr>
              <w:t xml:space="preserve"> 165,523,893 </w:t>
            </w:r>
          </w:p>
        </w:tc>
        <w:tc>
          <w:tcPr>
            <w:tcW w:w="141" w:type="pct"/>
          </w:tcPr>
          <w:p w14:paraId="07F9E360" w14:textId="77777777" w:rsidR="00AC6479" w:rsidRPr="00AC6479" w:rsidRDefault="00AC6479" w:rsidP="00AC6479">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18949393" w14:textId="03D82E57" w:rsidR="00AC6479" w:rsidRPr="00AC6479" w:rsidRDefault="00AC6479" w:rsidP="00AC6479">
            <w:pPr>
              <w:tabs>
                <w:tab w:val="decimal" w:pos="997"/>
              </w:tabs>
              <w:spacing w:line="240" w:lineRule="atLeast"/>
              <w:ind w:left="-110" w:right="-20"/>
              <w:rPr>
                <w:rFonts w:cs="Times New Roman"/>
                <w:b/>
                <w:bCs/>
                <w:color w:val="000000"/>
                <w:sz w:val="20"/>
              </w:rPr>
            </w:pPr>
            <w:r w:rsidRPr="00AA6956">
              <w:rPr>
                <w:b/>
                <w:bCs/>
                <w:color w:val="000000"/>
                <w:sz w:val="20"/>
              </w:rPr>
              <w:t>165,856,814</w:t>
            </w:r>
          </w:p>
        </w:tc>
      </w:tr>
    </w:tbl>
    <w:p w14:paraId="675CDAFA" w14:textId="5B2DF0FC" w:rsidR="00C31A7B" w:rsidRDefault="00C31A7B"/>
    <w:tbl>
      <w:tblPr>
        <w:tblW w:w="9608" w:type="dxa"/>
        <w:tblInd w:w="450" w:type="dxa"/>
        <w:tblLayout w:type="fixed"/>
        <w:tblLook w:val="0000" w:firstRow="0" w:lastRow="0" w:firstColumn="0" w:lastColumn="0" w:noHBand="0" w:noVBand="0"/>
      </w:tblPr>
      <w:tblGrid>
        <w:gridCol w:w="3041"/>
        <w:gridCol w:w="1055"/>
        <w:gridCol w:w="271"/>
        <w:gridCol w:w="1076"/>
        <w:gridCol w:w="240"/>
        <w:gridCol w:w="1109"/>
        <w:gridCol w:w="271"/>
        <w:gridCol w:w="1161"/>
        <w:gridCol w:w="271"/>
        <w:gridCol w:w="1113"/>
      </w:tblGrid>
      <w:tr w:rsidR="00B1177D" w:rsidRPr="00AB5DFA" w14:paraId="6ED1B98E" w14:textId="77777777">
        <w:trPr>
          <w:tblHeader/>
        </w:trPr>
        <w:tc>
          <w:tcPr>
            <w:tcW w:w="1583" w:type="pct"/>
          </w:tcPr>
          <w:p w14:paraId="0AE8791D" w14:textId="32AB0EA0" w:rsidR="00B1177D" w:rsidRPr="00AB5DFA" w:rsidRDefault="00B1177D">
            <w:pPr>
              <w:spacing w:line="240" w:lineRule="atLeast"/>
              <w:ind w:left="340" w:right="-468" w:hanging="358"/>
              <w:rPr>
                <w:rFonts w:cs="Times New Roman"/>
                <w:b/>
                <w:bCs/>
                <w:i/>
                <w:iCs/>
                <w:sz w:val="20"/>
                <w:cs/>
                <w:lang w:bidi="th-TH"/>
              </w:rPr>
            </w:pPr>
            <w:r w:rsidRPr="00AB5DFA">
              <w:rPr>
                <w:rFonts w:cs="Times New Roman"/>
                <w:sz w:val="20"/>
              </w:rPr>
              <w:br w:type="page"/>
            </w:r>
          </w:p>
        </w:tc>
        <w:tc>
          <w:tcPr>
            <w:tcW w:w="3417" w:type="pct"/>
            <w:gridSpan w:val="9"/>
          </w:tcPr>
          <w:p w14:paraId="137AF33A" w14:textId="08950C52" w:rsidR="00B1177D" w:rsidRPr="00AB5DFA" w:rsidRDefault="00B1177D">
            <w:pPr>
              <w:tabs>
                <w:tab w:val="decimal" w:pos="819"/>
              </w:tabs>
              <w:spacing w:line="240" w:lineRule="atLeast"/>
              <w:ind w:left="-108"/>
              <w:jc w:val="center"/>
              <w:rPr>
                <w:rFonts w:cs="Times New Roman"/>
                <w:b/>
                <w:bCs/>
                <w:sz w:val="20"/>
              </w:rPr>
            </w:pPr>
            <w:r w:rsidRPr="000F3AF7">
              <w:rPr>
                <w:rFonts w:cs="Times New Roman"/>
                <w:b/>
                <w:bCs/>
                <w:sz w:val="20"/>
                <w:lang w:bidi="th-TH"/>
              </w:rPr>
              <w:t>The Bank</w:t>
            </w:r>
          </w:p>
        </w:tc>
      </w:tr>
      <w:tr w:rsidR="00B1177D" w:rsidRPr="00AB5DFA" w14:paraId="2B706B33" w14:textId="77777777">
        <w:trPr>
          <w:tblHeader/>
        </w:trPr>
        <w:tc>
          <w:tcPr>
            <w:tcW w:w="1583" w:type="pct"/>
          </w:tcPr>
          <w:p w14:paraId="7EC87358" w14:textId="77777777" w:rsidR="00B1177D" w:rsidRPr="00AB5DFA" w:rsidRDefault="00B1177D">
            <w:pPr>
              <w:spacing w:line="240" w:lineRule="atLeast"/>
              <w:ind w:left="340" w:right="-468" w:hanging="358"/>
              <w:rPr>
                <w:rFonts w:cs="Times New Roman"/>
                <w:b/>
                <w:bCs/>
                <w:i/>
                <w:iCs/>
                <w:sz w:val="20"/>
              </w:rPr>
            </w:pPr>
          </w:p>
        </w:tc>
        <w:tc>
          <w:tcPr>
            <w:tcW w:w="3417" w:type="pct"/>
            <w:gridSpan w:val="9"/>
          </w:tcPr>
          <w:p w14:paraId="6AFDF36C" w14:textId="3DADAE66" w:rsidR="00B1177D" w:rsidRPr="00AB5DFA" w:rsidRDefault="00927E2A">
            <w:pPr>
              <w:spacing w:line="240" w:lineRule="atLeast"/>
              <w:ind w:left="-108"/>
              <w:jc w:val="center"/>
              <w:rPr>
                <w:rFonts w:cs="Times New Roman"/>
                <w:sz w:val="20"/>
              </w:rPr>
            </w:pPr>
            <w:r>
              <w:rPr>
                <w:rFonts w:cs="Times New Roman"/>
                <w:color w:val="000000"/>
                <w:sz w:val="20"/>
                <w:lang w:bidi="th-TH"/>
              </w:rPr>
              <w:t xml:space="preserve">31 December </w:t>
            </w:r>
            <w:r w:rsidR="00B1177D" w:rsidRPr="00AB5DFA">
              <w:rPr>
                <w:rFonts w:cs="Times New Roman"/>
                <w:color w:val="000000"/>
                <w:sz w:val="20"/>
                <w:lang w:bidi="th-TH"/>
              </w:rPr>
              <w:t>202</w:t>
            </w:r>
            <w:r w:rsidR="00B1177D">
              <w:rPr>
                <w:rFonts w:cs="Times New Roman"/>
                <w:color w:val="000000"/>
                <w:sz w:val="20"/>
                <w:lang w:bidi="th-TH"/>
              </w:rPr>
              <w:t>4</w:t>
            </w:r>
          </w:p>
        </w:tc>
      </w:tr>
      <w:tr w:rsidR="00B1177D" w:rsidRPr="00AB5DFA" w14:paraId="17C5B7DD" w14:textId="77777777">
        <w:trPr>
          <w:tblHeader/>
        </w:trPr>
        <w:tc>
          <w:tcPr>
            <w:tcW w:w="1583" w:type="pct"/>
          </w:tcPr>
          <w:p w14:paraId="12CD4BD6" w14:textId="77777777" w:rsidR="00B1177D" w:rsidRPr="00AB5DFA" w:rsidRDefault="00B1177D">
            <w:pPr>
              <w:spacing w:line="240" w:lineRule="atLeast"/>
              <w:ind w:left="340" w:right="-468" w:hanging="358"/>
              <w:rPr>
                <w:rFonts w:cs="Times New Roman"/>
                <w:b/>
                <w:bCs/>
                <w:i/>
                <w:iCs/>
                <w:sz w:val="20"/>
              </w:rPr>
            </w:pPr>
          </w:p>
        </w:tc>
        <w:tc>
          <w:tcPr>
            <w:tcW w:w="549" w:type="pct"/>
          </w:tcPr>
          <w:p w14:paraId="68E30F15" w14:textId="77777777" w:rsidR="00B1177D" w:rsidRPr="00AB5DFA" w:rsidRDefault="00B1177D">
            <w:pPr>
              <w:spacing w:line="240" w:lineRule="atLeast"/>
              <w:ind w:left="-110" w:right="-115"/>
              <w:jc w:val="center"/>
              <w:rPr>
                <w:rFonts w:cs="Times New Roman"/>
                <w:sz w:val="20"/>
              </w:rPr>
            </w:pPr>
          </w:p>
        </w:tc>
        <w:tc>
          <w:tcPr>
            <w:tcW w:w="141" w:type="pct"/>
          </w:tcPr>
          <w:p w14:paraId="69C67743" w14:textId="77777777" w:rsidR="00B1177D" w:rsidRPr="00AB5DFA" w:rsidRDefault="00B1177D">
            <w:pPr>
              <w:spacing w:line="240" w:lineRule="atLeast"/>
              <w:ind w:left="-110" w:right="-115"/>
              <w:jc w:val="center"/>
              <w:rPr>
                <w:rFonts w:cs="Times New Roman"/>
                <w:sz w:val="20"/>
              </w:rPr>
            </w:pPr>
          </w:p>
        </w:tc>
        <w:tc>
          <w:tcPr>
            <w:tcW w:w="560" w:type="pct"/>
            <w:vAlign w:val="bottom"/>
          </w:tcPr>
          <w:p w14:paraId="7DDA2EFC" w14:textId="77777777" w:rsidR="00B1177D" w:rsidRPr="00AB5DFA" w:rsidRDefault="00B1177D">
            <w:pPr>
              <w:spacing w:line="240" w:lineRule="atLeast"/>
              <w:ind w:left="-110" w:right="-115"/>
              <w:jc w:val="center"/>
              <w:rPr>
                <w:rFonts w:cs="Times New Roman"/>
                <w:sz w:val="20"/>
              </w:rPr>
            </w:pPr>
          </w:p>
        </w:tc>
        <w:tc>
          <w:tcPr>
            <w:tcW w:w="125" w:type="pct"/>
            <w:vAlign w:val="bottom"/>
          </w:tcPr>
          <w:p w14:paraId="36497E19" w14:textId="77777777" w:rsidR="00B1177D" w:rsidRPr="00AB5DFA" w:rsidRDefault="00B1177D">
            <w:pPr>
              <w:spacing w:line="240" w:lineRule="atLeast"/>
              <w:ind w:left="-110" w:right="-115"/>
              <w:jc w:val="center"/>
              <w:rPr>
                <w:rFonts w:cs="Times New Roman"/>
                <w:sz w:val="20"/>
              </w:rPr>
            </w:pPr>
          </w:p>
        </w:tc>
        <w:tc>
          <w:tcPr>
            <w:tcW w:w="577" w:type="pct"/>
            <w:vAlign w:val="bottom"/>
          </w:tcPr>
          <w:p w14:paraId="3C7744FF" w14:textId="77777777" w:rsidR="00B1177D" w:rsidRPr="00AB5DFA" w:rsidRDefault="00B1177D">
            <w:pPr>
              <w:spacing w:line="240" w:lineRule="atLeast"/>
              <w:ind w:left="-110" w:right="-115"/>
              <w:jc w:val="center"/>
              <w:rPr>
                <w:rFonts w:cs="Times New Roman"/>
                <w:sz w:val="20"/>
              </w:rPr>
            </w:pPr>
            <w:r w:rsidRPr="00AB5DFA">
              <w:rPr>
                <w:rFonts w:cs="Times New Roman"/>
                <w:sz w:val="20"/>
              </w:rPr>
              <w:t xml:space="preserve">Investments </w:t>
            </w:r>
          </w:p>
        </w:tc>
        <w:tc>
          <w:tcPr>
            <w:tcW w:w="141" w:type="pct"/>
            <w:vAlign w:val="bottom"/>
          </w:tcPr>
          <w:p w14:paraId="469EC227" w14:textId="77777777" w:rsidR="00B1177D" w:rsidRPr="00AB5DFA" w:rsidRDefault="00B1177D">
            <w:pPr>
              <w:spacing w:line="240" w:lineRule="atLeast"/>
              <w:ind w:left="-110" w:right="-115"/>
              <w:jc w:val="center"/>
              <w:rPr>
                <w:rFonts w:cs="Times New Roman"/>
                <w:sz w:val="20"/>
              </w:rPr>
            </w:pPr>
          </w:p>
        </w:tc>
        <w:tc>
          <w:tcPr>
            <w:tcW w:w="604" w:type="pct"/>
            <w:vAlign w:val="bottom"/>
          </w:tcPr>
          <w:p w14:paraId="538B3200" w14:textId="77777777" w:rsidR="00B1177D" w:rsidRPr="00AB5DFA" w:rsidRDefault="00B1177D">
            <w:pPr>
              <w:spacing w:line="240" w:lineRule="atLeast"/>
              <w:ind w:left="-110" w:right="-115"/>
              <w:jc w:val="center"/>
              <w:rPr>
                <w:rFonts w:cs="Times New Roman"/>
                <w:sz w:val="20"/>
              </w:rPr>
            </w:pPr>
          </w:p>
        </w:tc>
        <w:tc>
          <w:tcPr>
            <w:tcW w:w="141" w:type="pct"/>
            <w:vAlign w:val="bottom"/>
          </w:tcPr>
          <w:p w14:paraId="1E0A100E" w14:textId="77777777" w:rsidR="00B1177D" w:rsidRPr="00AB5DFA" w:rsidRDefault="00B1177D">
            <w:pPr>
              <w:spacing w:line="240" w:lineRule="atLeast"/>
              <w:ind w:left="-110" w:right="-115"/>
              <w:jc w:val="center"/>
              <w:rPr>
                <w:rFonts w:cs="Times New Roman"/>
                <w:sz w:val="20"/>
              </w:rPr>
            </w:pPr>
          </w:p>
        </w:tc>
        <w:tc>
          <w:tcPr>
            <w:tcW w:w="579" w:type="pct"/>
            <w:vAlign w:val="bottom"/>
          </w:tcPr>
          <w:p w14:paraId="0316ABB4" w14:textId="77777777" w:rsidR="00B1177D" w:rsidRPr="00AB5DFA" w:rsidRDefault="00B1177D">
            <w:pPr>
              <w:spacing w:line="240" w:lineRule="atLeast"/>
              <w:ind w:left="-110" w:right="-115"/>
              <w:jc w:val="center"/>
              <w:rPr>
                <w:rFonts w:cs="Times New Roman"/>
                <w:sz w:val="20"/>
              </w:rPr>
            </w:pPr>
          </w:p>
        </w:tc>
      </w:tr>
      <w:tr w:rsidR="00B1177D" w:rsidRPr="00AB5DFA" w14:paraId="0ED4B8EE" w14:textId="77777777">
        <w:trPr>
          <w:tblHeader/>
        </w:trPr>
        <w:tc>
          <w:tcPr>
            <w:tcW w:w="1583" w:type="pct"/>
          </w:tcPr>
          <w:p w14:paraId="172B57DB" w14:textId="77777777" w:rsidR="00B1177D" w:rsidRPr="00AB5DFA" w:rsidRDefault="00B1177D">
            <w:pPr>
              <w:spacing w:line="240" w:lineRule="atLeast"/>
              <w:ind w:left="340" w:right="-468" w:hanging="358"/>
              <w:rPr>
                <w:rFonts w:cs="Times New Roman"/>
                <w:b/>
                <w:bCs/>
                <w:i/>
                <w:iCs/>
                <w:sz w:val="20"/>
              </w:rPr>
            </w:pPr>
          </w:p>
        </w:tc>
        <w:tc>
          <w:tcPr>
            <w:tcW w:w="549" w:type="pct"/>
          </w:tcPr>
          <w:p w14:paraId="74D62A5F" w14:textId="77777777" w:rsidR="00B1177D" w:rsidRPr="00AB5DFA" w:rsidRDefault="00B1177D">
            <w:pPr>
              <w:spacing w:line="240" w:lineRule="atLeast"/>
              <w:ind w:left="-110" w:right="-115"/>
              <w:jc w:val="center"/>
              <w:rPr>
                <w:rFonts w:cs="Times New Roman"/>
                <w:sz w:val="20"/>
              </w:rPr>
            </w:pPr>
            <w:r w:rsidRPr="00AB5DFA">
              <w:rPr>
                <w:rFonts w:cs="Times New Roman"/>
                <w:sz w:val="20"/>
              </w:rPr>
              <w:t>Financial</w:t>
            </w:r>
          </w:p>
        </w:tc>
        <w:tc>
          <w:tcPr>
            <w:tcW w:w="141" w:type="pct"/>
          </w:tcPr>
          <w:p w14:paraId="57247918" w14:textId="77777777" w:rsidR="00B1177D" w:rsidRPr="00AB5DFA" w:rsidRDefault="00B1177D">
            <w:pPr>
              <w:spacing w:line="240" w:lineRule="atLeast"/>
              <w:ind w:left="-110" w:right="-115"/>
              <w:jc w:val="center"/>
              <w:rPr>
                <w:rFonts w:cs="Times New Roman"/>
                <w:sz w:val="20"/>
              </w:rPr>
            </w:pPr>
          </w:p>
        </w:tc>
        <w:tc>
          <w:tcPr>
            <w:tcW w:w="560" w:type="pct"/>
            <w:vAlign w:val="bottom"/>
          </w:tcPr>
          <w:p w14:paraId="2D466DDA" w14:textId="77777777" w:rsidR="00B1177D" w:rsidRPr="00AB5DFA" w:rsidRDefault="00B1177D">
            <w:pPr>
              <w:spacing w:line="240" w:lineRule="atLeast"/>
              <w:ind w:left="-110" w:right="-115"/>
              <w:jc w:val="center"/>
              <w:rPr>
                <w:rFonts w:cs="Times New Roman"/>
                <w:sz w:val="20"/>
              </w:rPr>
            </w:pPr>
            <w:r w:rsidRPr="00AB5DFA">
              <w:rPr>
                <w:rFonts w:cs="Times New Roman"/>
                <w:sz w:val="20"/>
              </w:rPr>
              <w:t>Financial</w:t>
            </w:r>
          </w:p>
        </w:tc>
        <w:tc>
          <w:tcPr>
            <w:tcW w:w="125" w:type="pct"/>
            <w:vAlign w:val="bottom"/>
          </w:tcPr>
          <w:p w14:paraId="01F11FC3" w14:textId="77777777" w:rsidR="00B1177D" w:rsidRPr="00AB5DFA" w:rsidRDefault="00B1177D">
            <w:pPr>
              <w:spacing w:line="240" w:lineRule="atLeast"/>
              <w:ind w:left="-110" w:right="-115"/>
              <w:jc w:val="center"/>
              <w:rPr>
                <w:rFonts w:cs="Times New Roman"/>
                <w:sz w:val="20"/>
              </w:rPr>
            </w:pPr>
          </w:p>
        </w:tc>
        <w:tc>
          <w:tcPr>
            <w:tcW w:w="577" w:type="pct"/>
            <w:vAlign w:val="bottom"/>
          </w:tcPr>
          <w:p w14:paraId="1A5C2DF8" w14:textId="77777777" w:rsidR="00B1177D" w:rsidRPr="00AB5DFA" w:rsidRDefault="00B1177D">
            <w:pPr>
              <w:spacing w:line="240" w:lineRule="atLeast"/>
              <w:ind w:left="-110" w:right="-115"/>
              <w:jc w:val="center"/>
              <w:rPr>
                <w:rFonts w:cs="Times New Roman"/>
                <w:sz w:val="20"/>
              </w:rPr>
            </w:pPr>
            <w:r w:rsidRPr="00AB5DFA">
              <w:rPr>
                <w:rFonts w:cs="Times New Roman"/>
                <w:sz w:val="20"/>
              </w:rPr>
              <w:t>in equity</w:t>
            </w:r>
          </w:p>
        </w:tc>
        <w:tc>
          <w:tcPr>
            <w:tcW w:w="141" w:type="pct"/>
            <w:vAlign w:val="bottom"/>
          </w:tcPr>
          <w:p w14:paraId="5D5C4A6D" w14:textId="77777777" w:rsidR="00B1177D" w:rsidRPr="00AB5DFA" w:rsidRDefault="00B1177D">
            <w:pPr>
              <w:spacing w:line="240" w:lineRule="atLeast"/>
              <w:ind w:left="-110" w:right="-115"/>
              <w:jc w:val="center"/>
              <w:rPr>
                <w:rFonts w:cs="Times New Roman"/>
                <w:sz w:val="20"/>
              </w:rPr>
            </w:pPr>
          </w:p>
        </w:tc>
        <w:tc>
          <w:tcPr>
            <w:tcW w:w="604" w:type="pct"/>
            <w:vAlign w:val="bottom"/>
          </w:tcPr>
          <w:p w14:paraId="38A02571" w14:textId="77777777" w:rsidR="00B1177D" w:rsidRPr="00AB5DFA" w:rsidRDefault="00B1177D">
            <w:pPr>
              <w:spacing w:line="240" w:lineRule="atLeast"/>
              <w:ind w:left="-110" w:right="-115"/>
              <w:jc w:val="center"/>
              <w:rPr>
                <w:rFonts w:cs="Times New Roman"/>
                <w:sz w:val="20"/>
              </w:rPr>
            </w:pPr>
            <w:r w:rsidRPr="00AB5DFA">
              <w:rPr>
                <w:rFonts w:cs="Times New Roman"/>
                <w:sz w:val="20"/>
              </w:rPr>
              <w:t>Financial</w:t>
            </w:r>
          </w:p>
        </w:tc>
        <w:tc>
          <w:tcPr>
            <w:tcW w:w="141" w:type="pct"/>
            <w:vAlign w:val="bottom"/>
          </w:tcPr>
          <w:p w14:paraId="72C944D4" w14:textId="77777777" w:rsidR="00B1177D" w:rsidRPr="00AB5DFA" w:rsidRDefault="00B1177D">
            <w:pPr>
              <w:spacing w:line="240" w:lineRule="atLeast"/>
              <w:ind w:left="-110" w:right="-115"/>
              <w:jc w:val="center"/>
              <w:rPr>
                <w:rFonts w:cs="Times New Roman"/>
                <w:sz w:val="20"/>
              </w:rPr>
            </w:pPr>
          </w:p>
        </w:tc>
        <w:tc>
          <w:tcPr>
            <w:tcW w:w="579" w:type="pct"/>
            <w:vAlign w:val="bottom"/>
          </w:tcPr>
          <w:p w14:paraId="2E625E9F" w14:textId="77777777" w:rsidR="00B1177D" w:rsidRPr="00AB5DFA" w:rsidRDefault="00B1177D">
            <w:pPr>
              <w:spacing w:line="240" w:lineRule="atLeast"/>
              <w:ind w:left="-110" w:right="-115"/>
              <w:jc w:val="center"/>
              <w:rPr>
                <w:rFonts w:cs="Times New Roman"/>
                <w:sz w:val="20"/>
              </w:rPr>
            </w:pPr>
          </w:p>
        </w:tc>
      </w:tr>
      <w:tr w:rsidR="00B1177D" w:rsidRPr="00AB5DFA" w14:paraId="76C2E1D0" w14:textId="77777777">
        <w:trPr>
          <w:tblHeader/>
        </w:trPr>
        <w:tc>
          <w:tcPr>
            <w:tcW w:w="1583" w:type="pct"/>
          </w:tcPr>
          <w:p w14:paraId="11C73AA9" w14:textId="77777777" w:rsidR="00B1177D" w:rsidRPr="00AB5DFA" w:rsidRDefault="00B1177D">
            <w:pPr>
              <w:spacing w:line="240" w:lineRule="atLeast"/>
              <w:ind w:left="340" w:right="-468" w:hanging="358"/>
              <w:rPr>
                <w:rFonts w:cs="Times New Roman"/>
                <w:b/>
                <w:bCs/>
                <w:i/>
                <w:iCs/>
                <w:sz w:val="20"/>
              </w:rPr>
            </w:pPr>
          </w:p>
        </w:tc>
        <w:tc>
          <w:tcPr>
            <w:tcW w:w="549" w:type="pct"/>
          </w:tcPr>
          <w:p w14:paraId="232221B7" w14:textId="77777777" w:rsidR="00B1177D" w:rsidRPr="00AB5DFA" w:rsidRDefault="00B1177D">
            <w:pPr>
              <w:spacing w:line="240" w:lineRule="atLeast"/>
              <w:ind w:left="-110" w:right="-115"/>
              <w:jc w:val="center"/>
              <w:rPr>
                <w:rFonts w:cs="Times New Roman"/>
                <w:sz w:val="20"/>
              </w:rPr>
            </w:pPr>
            <w:r w:rsidRPr="00AB5DFA">
              <w:rPr>
                <w:rFonts w:cs="Times New Roman"/>
                <w:sz w:val="20"/>
              </w:rPr>
              <w:t>instruments</w:t>
            </w:r>
          </w:p>
        </w:tc>
        <w:tc>
          <w:tcPr>
            <w:tcW w:w="141" w:type="pct"/>
          </w:tcPr>
          <w:p w14:paraId="6F74256C" w14:textId="77777777" w:rsidR="00B1177D" w:rsidRPr="00AB5DFA" w:rsidRDefault="00B1177D">
            <w:pPr>
              <w:spacing w:line="240" w:lineRule="atLeast"/>
              <w:ind w:left="-110" w:right="-115"/>
              <w:jc w:val="center"/>
              <w:rPr>
                <w:rFonts w:cs="Times New Roman"/>
                <w:sz w:val="20"/>
              </w:rPr>
            </w:pPr>
          </w:p>
        </w:tc>
        <w:tc>
          <w:tcPr>
            <w:tcW w:w="560" w:type="pct"/>
            <w:vAlign w:val="bottom"/>
          </w:tcPr>
          <w:p w14:paraId="55CC8610" w14:textId="77777777" w:rsidR="00B1177D" w:rsidRPr="00AB5DFA" w:rsidRDefault="00B1177D">
            <w:pPr>
              <w:spacing w:line="240" w:lineRule="atLeast"/>
              <w:ind w:left="-110" w:right="-115"/>
              <w:jc w:val="center"/>
              <w:rPr>
                <w:rFonts w:cs="Times New Roman"/>
                <w:sz w:val="20"/>
              </w:rPr>
            </w:pPr>
            <w:r w:rsidRPr="00AB5DFA">
              <w:rPr>
                <w:rFonts w:cs="Times New Roman"/>
                <w:sz w:val="20"/>
              </w:rPr>
              <w:t>instruments</w:t>
            </w:r>
          </w:p>
        </w:tc>
        <w:tc>
          <w:tcPr>
            <w:tcW w:w="125" w:type="pct"/>
            <w:vAlign w:val="bottom"/>
          </w:tcPr>
          <w:p w14:paraId="223FE7F6" w14:textId="77777777" w:rsidR="00B1177D" w:rsidRPr="00AB5DFA" w:rsidRDefault="00B1177D">
            <w:pPr>
              <w:spacing w:line="240" w:lineRule="atLeast"/>
              <w:ind w:left="-110" w:right="-115"/>
              <w:jc w:val="center"/>
              <w:rPr>
                <w:rFonts w:cs="Times New Roman"/>
                <w:sz w:val="20"/>
              </w:rPr>
            </w:pPr>
          </w:p>
        </w:tc>
        <w:tc>
          <w:tcPr>
            <w:tcW w:w="577" w:type="pct"/>
            <w:vAlign w:val="bottom"/>
          </w:tcPr>
          <w:p w14:paraId="08B27B2C" w14:textId="77777777" w:rsidR="00B1177D" w:rsidRPr="00AB5DFA" w:rsidRDefault="00B1177D">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422C004E" w14:textId="77777777" w:rsidR="00B1177D" w:rsidRPr="00AB5DFA" w:rsidRDefault="00B1177D">
            <w:pPr>
              <w:spacing w:line="240" w:lineRule="atLeast"/>
              <w:ind w:left="-110" w:right="-115"/>
              <w:jc w:val="center"/>
              <w:rPr>
                <w:rFonts w:cs="Times New Roman"/>
                <w:sz w:val="20"/>
              </w:rPr>
            </w:pPr>
          </w:p>
        </w:tc>
        <w:tc>
          <w:tcPr>
            <w:tcW w:w="604" w:type="pct"/>
            <w:vAlign w:val="bottom"/>
          </w:tcPr>
          <w:p w14:paraId="2D148874" w14:textId="77777777" w:rsidR="00B1177D" w:rsidRPr="00AB5DFA" w:rsidRDefault="00B1177D">
            <w:pPr>
              <w:spacing w:line="240" w:lineRule="atLeast"/>
              <w:ind w:left="-110" w:right="-115"/>
              <w:jc w:val="center"/>
              <w:rPr>
                <w:rFonts w:cs="Times New Roman"/>
                <w:sz w:val="20"/>
              </w:rPr>
            </w:pPr>
            <w:r w:rsidRPr="00AB5DFA">
              <w:rPr>
                <w:rFonts w:cs="Times New Roman"/>
                <w:sz w:val="20"/>
              </w:rPr>
              <w:t>instruments</w:t>
            </w:r>
          </w:p>
        </w:tc>
        <w:tc>
          <w:tcPr>
            <w:tcW w:w="141" w:type="pct"/>
            <w:vAlign w:val="bottom"/>
          </w:tcPr>
          <w:p w14:paraId="07C394FF" w14:textId="77777777" w:rsidR="00B1177D" w:rsidRPr="00AB5DFA" w:rsidRDefault="00B1177D">
            <w:pPr>
              <w:spacing w:line="240" w:lineRule="atLeast"/>
              <w:ind w:left="-110" w:right="-115"/>
              <w:jc w:val="center"/>
              <w:rPr>
                <w:rFonts w:cs="Times New Roman"/>
                <w:sz w:val="20"/>
              </w:rPr>
            </w:pPr>
          </w:p>
        </w:tc>
        <w:tc>
          <w:tcPr>
            <w:tcW w:w="579" w:type="pct"/>
            <w:vAlign w:val="bottom"/>
          </w:tcPr>
          <w:p w14:paraId="7537BFB8" w14:textId="77777777" w:rsidR="00B1177D" w:rsidRPr="00AB5DFA" w:rsidRDefault="00B1177D">
            <w:pPr>
              <w:spacing w:line="240" w:lineRule="atLeast"/>
              <w:ind w:left="-110" w:right="-115"/>
              <w:jc w:val="center"/>
              <w:rPr>
                <w:rFonts w:cs="Times New Roman"/>
                <w:sz w:val="20"/>
              </w:rPr>
            </w:pPr>
          </w:p>
        </w:tc>
      </w:tr>
      <w:tr w:rsidR="00B1177D" w:rsidRPr="00AB5DFA" w14:paraId="2EE34046" w14:textId="77777777">
        <w:trPr>
          <w:tblHeader/>
        </w:trPr>
        <w:tc>
          <w:tcPr>
            <w:tcW w:w="1583" w:type="pct"/>
          </w:tcPr>
          <w:p w14:paraId="2D5DDF07" w14:textId="77777777" w:rsidR="00B1177D" w:rsidRPr="00AB5DFA" w:rsidRDefault="00B1177D">
            <w:pPr>
              <w:spacing w:line="240" w:lineRule="atLeast"/>
              <w:ind w:left="340" w:right="-468" w:hanging="358"/>
              <w:rPr>
                <w:rFonts w:cs="Times New Roman"/>
                <w:b/>
                <w:bCs/>
                <w:i/>
                <w:iCs/>
                <w:sz w:val="20"/>
              </w:rPr>
            </w:pPr>
          </w:p>
        </w:tc>
        <w:tc>
          <w:tcPr>
            <w:tcW w:w="549" w:type="pct"/>
          </w:tcPr>
          <w:p w14:paraId="0541C9C4" w14:textId="77777777" w:rsidR="00B1177D" w:rsidRPr="00AB5DFA" w:rsidRDefault="00B1177D">
            <w:pPr>
              <w:spacing w:line="240" w:lineRule="atLeast"/>
              <w:ind w:left="-110" w:right="-115"/>
              <w:jc w:val="center"/>
              <w:rPr>
                <w:rFonts w:cs="Times New Roman"/>
                <w:sz w:val="20"/>
              </w:rPr>
            </w:pPr>
            <w:r w:rsidRPr="00AB5DFA">
              <w:rPr>
                <w:rFonts w:cs="Times New Roman"/>
                <w:sz w:val="20"/>
              </w:rPr>
              <w:t>measured at</w:t>
            </w:r>
          </w:p>
        </w:tc>
        <w:tc>
          <w:tcPr>
            <w:tcW w:w="141" w:type="pct"/>
          </w:tcPr>
          <w:p w14:paraId="47E61CD9" w14:textId="77777777" w:rsidR="00B1177D" w:rsidRPr="00AB5DFA" w:rsidRDefault="00B1177D">
            <w:pPr>
              <w:spacing w:line="240" w:lineRule="atLeast"/>
              <w:ind w:left="-110" w:right="-115"/>
              <w:jc w:val="center"/>
              <w:rPr>
                <w:rFonts w:cs="Times New Roman"/>
                <w:sz w:val="20"/>
              </w:rPr>
            </w:pPr>
          </w:p>
        </w:tc>
        <w:tc>
          <w:tcPr>
            <w:tcW w:w="560" w:type="pct"/>
            <w:vAlign w:val="bottom"/>
          </w:tcPr>
          <w:p w14:paraId="61ED96F5" w14:textId="77777777" w:rsidR="00B1177D" w:rsidRPr="00AB5DFA" w:rsidRDefault="00B1177D">
            <w:pPr>
              <w:spacing w:line="240" w:lineRule="atLeast"/>
              <w:ind w:left="-110" w:right="-115"/>
              <w:jc w:val="center"/>
              <w:rPr>
                <w:rFonts w:cs="Times New Roman"/>
                <w:sz w:val="20"/>
              </w:rPr>
            </w:pPr>
            <w:r w:rsidRPr="00AB5DFA">
              <w:rPr>
                <w:rFonts w:cs="Times New Roman"/>
                <w:sz w:val="20"/>
              </w:rPr>
              <w:t>measured at</w:t>
            </w:r>
          </w:p>
        </w:tc>
        <w:tc>
          <w:tcPr>
            <w:tcW w:w="125" w:type="pct"/>
            <w:vAlign w:val="bottom"/>
          </w:tcPr>
          <w:p w14:paraId="72C524F2" w14:textId="77777777" w:rsidR="00B1177D" w:rsidRPr="00AB5DFA" w:rsidRDefault="00B1177D">
            <w:pPr>
              <w:spacing w:line="240" w:lineRule="atLeast"/>
              <w:ind w:left="-110" w:right="-115"/>
              <w:jc w:val="center"/>
              <w:rPr>
                <w:rFonts w:cs="Times New Roman"/>
                <w:sz w:val="20"/>
              </w:rPr>
            </w:pPr>
          </w:p>
        </w:tc>
        <w:tc>
          <w:tcPr>
            <w:tcW w:w="577" w:type="pct"/>
            <w:vAlign w:val="bottom"/>
          </w:tcPr>
          <w:p w14:paraId="10273FFE" w14:textId="77777777" w:rsidR="00B1177D" w:rsidRPr="00AB5DFA" w:rsidRDefault="00B1177D">
            <w:pPr>
              <w:spacing w:line="240" w:lineRule="atLeast"/>
              <w:ind w:left="-110" w:right="-115"/>
              <w:jc w:val="center"/>
              <w:rPr>
                <w:rFonts w:cs="Times New Roman"/>
                <w:sz w:val="20"/>
              </w:rPr>
            </w:pPr>
            <w:r w:rsidRPr="00AB5DFA">
              <w:rPr>
                <w:rFonts w:cs="Times New Roman"/>
                <w:sz w:val="20"/>
              </w:rPr>
              <w:t>designated at</w:t>
            </w:r>
          </w:p>
        </w:tc>
        <w:tc>
          <w:tcPr>
            <w:tcW w:w="141" w:type="pct"/>
            <w:vAlign w:val="bottom"/>
          </w:tcPr>
          <w:p w14:paraId="4CCEB24A" w14:textId="77777777" w:rsidR="00B1177D" w:rsidRPr="00AB5DFA" w:rsidRDefault="00B1177D">
            <w:pPr>
              <w:spacing w:line="240" w:lineRule="atLeast"/>
              <w:ind w:left="-110" w:right="-115"/>
              <w:jc w:val="center"/>
              <w:rPr>
                <w:rFonts w:cs="Times New Roman"/>
                <w:sz w:val="20"/>
              </w:rPr>
            </w:pPr>
          </w:p>
        </w:tc>
        <w:tc>
          <w:tcPr>
            <w:tcW w:w="604" w:type="pct"/>
            <w:vAlign w:val="bottom"/>
          </w:tcPr>
          <w:p w14:paraId="309A9182" w14:textId="77777777" w:rsidR="00B1177D" w:rsidRPr="00AB5DFA" w:rsidRDefault="00B1177D">
            <w:pPr>
              <w:spacing w:line="240" w:lineRule="atLeast"/>
              <w:ind w:left="-110" w:right="-115"/>
              <w:jc w:val="center"/>
              <w:rPr>
                <w:rFonts w:cs="Times New Roman"/>
                <w:sz w:val="20"/>
              </w:rPr>
            </w:pPr>
            <w:r w:rsidRPr="00AB5DFA">
              <w:rPr>
                <w:rFonts w:cs="Times New Roman"/>
                <w:sz w:val="20"/>
              </w:rPr>
              <w:t>measured at</w:t>
            </w:r>
          </w:p>
        </w:tc>
        <w:tc>
          <w:tcPr>
            <w:tcW w:w="141" w:type="pct"/>
            <w:vAlign w:val="bottom"/>
          </w:tcPr>
          <w:p w14:paraId="34CCECC9" w14:textId="77777777" w:rsidR="00B1177D" w:rsidRPr="00AB5DFA" w:rsidRDefault="00B1177D">
            <w:pPr>
              <w:spacing w:line="240" w:lineRule="atLeast"/>
              <w:ind w:left="-110" w:right="-115"/>
              <w:jc w:val="center"/>
              <w:rPr>
                <w:rFonts w:cs="Times New Roman"/>
                <w:sz w:val="20"/>
              </w:rPr>
            </w:pPr>
          </w:p>
        </w:tc>
        <w:tc>
          <w:tcPr>
            <w:tcW w:w="579" w:type="pct"/>
            <w:vAlign w:val="bottom"/>
          </w:tcPr>
          <w:p w14:paraId="34A4BC94" w14:textId="77777777" w:rsidR="00B1177D" w:rsidRPr="00AB5DFA" w:rsidRDefault="00B1177D">
            <w:pPr>
              <w:spacing w:line="240" w:lineRule="atLeast"/>
              <w:ind w:left="-110" w:right="-115"/>
              <w:jc w:val="center"/>
              <w:rPr>
                <w:rFonts w:cs="Times New Roman"/>
                <w:sz w:val="20"/>
              </w:rPr>
            </w:pPr>
          </w:p>
        </w:tc>
      </w:tr>
      <w:tr w:rsidR="00B1177D" w:rsidRPr="00AB5DFA" w14:paraId="436B3445" w14:textId="77777777">
        <w:trPr>
          <w:tblHeader/>
        </w:trPr>
        <w:tc>
          <w:tcPr>
            <w:tcW w:w="1583" w:type="pct"/>
          </w:tcPr>
          <w:p w14:paraId="5F259458" w14:textId="77777777" w:rsidR="00B1177D" w:rsidRPr="00AB5DFA" w:rsidRDefault="00B1177D">
            <w:pPr>
              <w:spacing w:line="240" w:lineRule="atLeast"/>
              <w:ind w:left="340" w:right="-468" w:hanging="358"/>
              <w:rPr>
                <w:rFonts w:cs="Times New Roman"/>
                <w:b/>
                <w:bCs/>
                <w:i/>
                <w:iCs/>
                <w:sz w:val="20"/>
              </w:rPr>
            </w:pPr>
          </w:p>
        </w:tc>
        <w:tc>
          <w:tcPr>
            <w:tcW w:w="549" w:type="pct"/>
          </w:tcPr>
          <w:p w14:paraId="3FB8E8C8" w14:textId="77777777" w:rsidR="00B1177D" w:rsidRPr="00AB5DFA" w:rsidRDefault="00B1177D">
            <w:pPr>
              <w:spacing w:line="240" w:lineRule="atLeast"/>
              <w:ind w:left="-110" w:right="-115"/>
              <w:jc w:val="center"/>
              <w:rPr>
                <w:rFonts w:cs="Times New Roman"/>
                <w:sz w:val="20"/>
              </w:rPr>
            </w:pPr>
            <w:r w:rsidRPr="00AB5DFA">
              <w:rPr>
                <w:rFonts w:cs="Times New Roman"/>
                <w:sz w:val="20"/>
              </w:rPr>
              <w:t>FVTPL</w:t>
            </w:r>
          </w:p>
        </w:tc>
        <w:tc>
          <w:tcPr>
            <w:tcW w:w="141" w:type="pct"/>
          </w:tcPr>
          <w:p w14:paraId="33C72151" w14:textId="77777777" w:rsidR="00B1177D" w:rsidRPr="00AB5DFA" w:rsidRDefault="00B1177D">
            <w:pPr>
              <w:spacing w:line="240" w:lineRule="atLeast"/>
              <w:ind w:left="-110" w:right="-115"/>
              <w:jc w:val="center"/>
              <w:rPr>
                <w:rFonts w:cs="Times New Roman"/>
                <w:sz w:val="20"/>
              </w:rPr>
            </w:pPr>
          </w:p>
        </w:tc>
        <w:tc>
          <w:tcPr>
            <w:tcW w:w="560" w:type="pct"/>
            <w:vAlign w:val="bottom"/>
          </w:tcPr>
          <w:p w14:paraId="7955E009" w14:textId="77777777" w:rsidR="00B1177D" w:rsidRPr="00AB5DFA" w:rsidRDefault="00B1177D">
            <w:pPr>
              <w:spacing w:line="240" w:lineRule="atLeast"/>
              <w:ind w:left="-110" w:right="-115"/>
              <w:jc w:val="center"/>
              <w:rPr>
                <w:rFonts w:cs="Times New Roman"/>
                <w:sz w:val="20"/>
              </w:rPr>
            </w:pPr>
            <w:r w:rsidRPr="00AB5DFA">
              <w:rPr>
                <w:rFonts w:cs="Times New Roman"/>
                <w:sz w:val="20"/>
              </w:rPr>
              <w:t>FVOCI</w:t>
            </w:r>
          </w:p>
        </w:tc>
        <w:tc>
          <w:tcPr>
            <w:tcW w:w="125" w:type="pct"/>
            <w:vAlign w:val="bottom"/>
          </w:tcPr>
          <w:p w14:paraId="6E80C1A3" w14:textId="77777777" w:rsidR="00B1177D" w:rsidRPr="00AB5DFA" w:rsidRDefault="00B1177D">
            <w:pPr>
              <w:spacing w:line="240" w:lineRule="atLeast"/>
              <w:ind w:left="-110" w:right="-115"/>
              <w:jc w:val="center"/>
              <w:rPr>
                <w:rFonts w:cs="Times New Roman"/>
                <w:sz w:val="20"/>
              </w:rPr>
            </w:pPr>
          </w:p>
        </w:tc>
        <w:tc>
          <w:tcPr>
            <w:tcW w:w="577" w:type="pct"/>
            <w:vAlign w:val="bottom"/>
          </w:tcPr>
          <w:p w14:paraId="5C917A88" w14:textId="77777777" w:rsidR="00B1177D" w:rsidRPr="00AB5DFA" w:rsidRDefault="00B1177D">
            <w:pPr>
              <w:spacing w:line="240" w:lineRule="atLeast"/>
              <w:ind w:left="-110" w:right="-115"/>
              <w:jc w:val="center"/>
              <w:rPr>
                <w:rFonts w:cs="Times New Roman"/>
                <w:sz w:val="20"/>
              </w:rPr>
            </w:pPr>
            <w:r w:rsidRPr="00AB5DFA">
              <w:rPr>
                <w:rFonts w:cs="Times New Roman"/>
                <w:sz w:val="20"/>
              </w:rPr>
              <w:t>FVOCI</w:t>
            </w:r>
          </w:p>
        </w:tc>
        <w:tc>
          <w:tcPr>
            <w:tcW w:w="141" w:type="pct"/>
            <w:vAlign w:val="bottom"/>
          </w:tcPr>
          <w:p w14:paraId="54169809" w14:textId="77777777" w:rsidR="00B1177D" w:rsidRPr="00AB5DFA" w:rsidRDefault="00B1177D">
            <w:pPr>
              <w:spacing w:line="240" w:lineRule="atLeast"/>
              <w:ind w:left="-110" w:right="-115"/>
              <w:jc w:val="center"/>
              <w:rPr>
                <w:rFonts w:cs="Times New Roman"/>
                <w:sz w:val="20"/>
              </w:rPr>
            </w:pPr>
          </w:p>
        </w:tc>
        <w:tc>
          <w:tcPr>
            <w:tcW w:w="604" w:type="pct"/>
            <w:vAlign w:val="bottom"/>
          </w:tcPr>
          <w:p w14:paraId="01D368F1" w14:textId="77777777" w:rsidR="00B1177D" w:rsidRPr="00AB5DFA" w:rsidRDefault="00B1177D">
            <w:pPr>
              <w:spacing w:line="240" w:lineRule="atLeast"/>
              <w:ind w:left="-110" w:right="-115"/>
              <w:jc w:val="center"/>
              <w:rPr>
                <w:rFonts w:cs="Times New Roman"/>
                <w:sz w:val="20"/>
              </w:rPr>
            </w:pPr>
            <w:r w:rsidRPr="00AB5DFA">
              <w:rPr>
                <w:rFonts w:cs="Times New Roman"/>
                <w:sz w:val="20"/>
              </w:rPr>
              <w:t>amortised cost</w:t>
            </w:r>
          </w:p>
        </w:tc>
        <w:tc>
          <w:tcPr>
            <w:tcW w:w="141" w:type="pct"/>
            <w:vAlign w:val="bottom"/>
          </w:tcPr>
          <w:p w14:paraId="266D8699" w14:textId="77777777" w:rsidR="00B1177D" w:rsidRPr="00AB5DFA" w:rsidRDefault="00B1177D">
            <w:pPr>
              <w:spacing w:line="240" w:lineRule="atLeast"/>
              <w:ind w:left="-110" w:right="-115"/>
              <w:jc w:val="center"/>
              <w:rPr>
                <w:rFonts w:cs="Times New Roman"/>
                <w:sz w:val="20"/>
              </w:rPr>
            </w:pPr>
          </w:p>
        </w:tc>
        <w:tc>
          <w:tcPr>
            <w:tcW w:w="579" w:type="pct"/>
            <w:vAlign w:val="bottom"/>
          </w:tcPr>
          <w:p w14:paraId="52D15308" w14:textId="77777777" w:rsidR="00B1177D" w:rsidRPr="00AB5DFA" w:rsidRDefault="00B1177D">
            <w:pPr>
              <w:spacing w:line="240" w:lineRule="atLeast"/>
              <w:ind w:left="-110" w:right="-115"/>
              <w:jc w:val="center"/>
              <w:rPr>
                <w:rFonts w:cs="Times New Roman"/>
                <w:sz w:val="20"/>
              </w:rPr>
            </w:pPr>
            <w:r w:rsidRPr="00AB5DFA">
              <w:rPr>
                <w:rFonts w:cs="Times New Roman"/>
                <w:sz w:val="20"/>
              </w:rPr>
              <w:t>Total</w:t>
            </w:r>
          </w:p>
        </w:tc>
      </w:tr>
      <w:tr w:rsidR="00B1177D" w:rsidRPr="00AB5DFA" w14:paraId="1935A7C1" w14:textId="77777777">
        <w:trPr>
          <w:tblHeader/>
        </w:trPr>
        <w:tc>
          <w:tcPr>
            <w:tcW w:w="1583" w:type="pct"/>
          </w:tcPr>
          <w:p w14:paraId="02C11728" w14:textId="77777777" w:rsidR="00B1177D" w:rsidRPr="00AB5DFA" w:rsidRDefault="00B1177D">
            <w:pPr>
              <w:spacing w:line="240" w:lineRule="atLeast"/>
              <w:ind w:left="340" w:right="-468" w:hanging="358"/>
              <w:rPr>
                <w:rFonts w:cs="Times New Roman"/>
                <w:b/>
                <w:bCs/>
                <w:i/>
                <w:iCs/>
                <w:sz w:val="20"/>
              </w:rPr>
            </w:pPr>
          </w:p>
        </w:tc>
        <w:tc>
          <w:tcPr>
            <w:tcW w:w="3417" w:type="pct"/>
            <w:gridSpan w:val="9"/>
          </w:tcPr>
          <w:p w14:paraId="44A21613" w14:textId="77777777" w:rsidR="00B1177D" w:rsidRPr="00AB5DFA" w:rsidRDefault="00B1177D">
            <w:pPr>
              <w:tabs>
                <w:tab w:val="decimal" w:pos="819"/>
              </w:tabs>
              <w:spacing w:line="240" w:lineRule="atLeast"/>
              <w:ind w:left="-108"/>
              <w:jc w:val="center"/>
              <w:rPr>
                <w:rFonts w:cs="Times New Roman"/>
                <w:sz w:val="20"/>
              </w:rPr>
            </w:pPr>
            <w:r w:rsidRPr="00AB5DFA">
              <w:rPr>
                <w:rFonts w:cs="Times New Roman"/>
                <w:i/>
                <w:iCs/>
                <w:color w:val="000000"/>
                <w:sz w:val="20"/>
              </w:rPr>
              <w:t>(in thousand Baht)</w:t>
            </w:r>
          </w:p>
        </w:tc>
      </w:tr>
      <w:tr w:rsidR="00B1177D" w:rsidRPr="00AB5DFA" w14:paraId="20897A89" w14:textId="77777777">
        <w:tc>
          <w:tcPr>
            <w:tcW w:w="1583" w:type="pct"/>
          </w:tcPr>
          <w:p w14:paraId="3A716138" w14:textId="77777777" w:rsidR="00B1177D" w:rsidRPr="00AB5DFA" w:rsidRDefault="00B1177D">
            <w:pPr>
              <w:spacing w:line="240" w:lineRule="atLeast"/>
              <w:ind w:left="340" w:right="-468" w:hanging="358"/>
              <w:rPr>
                <w:rFonts w:cs="Times New Roman"/>
                <w:b/>
                <w:bCs/>
                <w:i/>
                <w:iCs/>
                <w:sz w:val="20"/>
              </w:rPr>
            </w:pPr>
            <w:r w:rsidRPr="00AB5DFA">
              <w:rPr>
                <w:rFonts w:cs="Times New Roman"/>
                <w:b/>
                <w:bCs/>
                <w:i/>
                <w:iCs/>
                <w:sz w:val="20"/>
              </w:rPr>
              <w:t>Financial assets</w:t>
            </w:r>
          </w:p>
        </w:tc>
        <w:tc>
          <w:tcPr>
            <w:tcW w:w="549" w:type="pct"/>
          </w:tcPr>
          <w:p w14:paraId="2AAB6D79" w14:textId="77777777" w:rsidR="00B1177D" w:rsidRPr="00AB5DFA" w:rsidRDefault="00B1177D">
            <w:pPr>
              <w:tabs>
                <w:tab w:val="decimal" w:pos="997"/>
              </w:tabs>
              <w:spacing w:line="240" w:lineRule="atLeast"/>
              <w:ind w:left="-110" w:right="-20"/>
              <w:rPr>
                <w:rFonts w:cs="Times New Roman"/>
                <w:i/>
                <w:iCs/>
                <w:sz w:val="20"/>
              </w:rPr>
            </w:pPr>
          </w:p>
        </w:tc>
        <w:tc>
          <w:tcPr>
            <w:tcW w:w="141" w:type="pct"/>
          </w:tcPr>
          <w:p w14:paraId="0D93836B" w14:textId="77777777" w:rsidR="00B1177D" w:rsidRPr="00AB5DFA" w:rsidRDefault="00B1177D">
            <w:pPr>
              <w:tabs>
                <w:tab w:val="decimal" w:pos="997"/>
              </w:tabs>
              <w:spacing w:line="240" w:lineRule="atLeast"/>
              <w:ind w:left="-110" w:right="-20"/>
              <w:rPr>
                <w:rFonts w:cs="Times New Roman"/>
                <w:b/>
                <w:bCs/>
                <w:i/>
                <w:iCs/>
                <w:sz w:val="20"/>
              </w:rPr>
            </w:pPr>
          </w:p>
        </w:tc>
        <w:tc>
          <w:tcPr>
            <w:tcW w:w="560" w:type="pct"/>
          </w:tcPr>
          <w:p w14:paraId="6F2545C8" w14:textId="77777777" w:rsidR="00B1177D" w:rsidRPr="00AB5DFA" w:rsidRDefault="00B1177D">
            <w:pPr>
              <w:tabs>
                <w:tab w:val="decimal" w:pos="997"/>
              </w:tabs>
              <w:spacing w:line="240" w:lineRule="atLeast"/>
              <w:ind w:left="-110" w:right="-20"/>
              <w:rPr>
                <w:rFonts w:cs="Times New Roman"/>
                <w:b/>
                <w:bCs/>
                <w:i/>
                <w:iCs/>
                <w:sz w:val="20"/>
              </w:rPr>
            </w:pPr>
          </w:p>
        </w:tc>
        <w:tc>
          <w:tcPr>
            <w:tcW w:w="125" w:type="pct"/>
          </w:tcPr>
          <w:p w14:paraId="03F3066A" w14:textId="77777777" w:rsidR="00B1177D" w:rsidRPr="00AB5DFA" w:rsidRDefault="00B1177D">
            <w:pPr>
              <w:tabs>
                <w:tab w:val="decimal" w:pos="997"/>
              </w:tabs>
              <w:spacing w:line="240" w:lineRule="atLeast"/>
              <w:ind w:left="-110" w:right="-20"/>
              <w:rPr>
                <w:rFonts w:cs="Times New Roman"/>
                <w:b/>
                <w:bCs/>
                <w:i/>
                <w:iCs/>
                <w:sz w:val="20"/>
              </w:rPr>
            </w:pPr>
          </w:p>
        </w:tc>
        <w:tc>
          <w:tcPr>
            <w:tcW w:w="577" w:type="pct"/>
          </w:tcPr>
          <w:p w14:paraId="1D49D49F" w14:textId="77777777" w:rsidR="00B1177D" w:rsidRPr="00AB5DFA" w:rsidRDefault="00B1177D">
            <w:pPr>
              <w:tabs>
                <w:tab w:val="decimal" w:pos="997"/>
              </w:tabs>
              <w:spacing w:line="240" w:lineRule="atLeast"/>
              <w:ind w:left="-110" w:right="-20"/>
              <w:rPr>
                <w:rFonts w:cs="Times New Roman"/>
                <w:b/>
                <w:bCs/>
                <w:i/>
                <w:iCs/>
                <w:sz w:val="20"/>
              </w:rPr>
            </w:pPr>
          </w:p>
        </w:tc>
        <w:tc>
          <w:tcPr>
            <w:tcW w:w="141" w:type="pct"/>
          </w:tcPr>
          <w:p w14:paraId="346E8F82" w14:textId="77777777" w:rsidR="00B1177D" w:rsidRPr="00AB5DFA" w:rsidRDefault="00B1177D">
            <w:pPr>
              <w:tabs>
                <w:tab w:val="decimal" w:pos="997"/>
              </w:tabs>
              <w:spacing w:line="240" w:lineRule="atLeast"/>
              <w:ind w:left="-110" w:right="-20"/>
              <w:rPr>
                <w:rFonts w:cs="Times New Roman"/>
                <w:b/>
                <w:bCs/>
                <w:i/>
                <w:iCs/>
                <w:sz w:val="20"/>
              </w:rPr>
            </w:pPr>
          </w:p>
        </w:tc>
        <w:tc>
          <w:tcPr>
            <w:tcW w:w="604" w:type="pct"/>
          </w:tcPr>
          <w:p w14:paraId="10844D77" w14:textId="77777777" w:rsidR="00B1177D" w:rsidRPr="00AB5DFA" w:rsidRDefault="00B1177D">
            <w:pPr>
              <w:tabs>
                <w:tab w:val="decimal" w:pos="997"/>
              </w:tabs>
              <w:spacing w:line="240" w:lineRule="atLeast"/>
              <w:ind w:left="-110" w:right="-20"/>
              <w:rPr>
                <w:rFonts w:cs="Times New Roman"/>
                <w:b/>
                <w:bCs/>
                <w:i/>
                <w:iCs/>
                <w:sz w:val="20"/>
              </w:rPr>
            </w:pPr>
          </w:p>
        </w:tc>
        <w:tc>
          <w:tcPr>
            <w:tcW w:w="141" w:type="pct"/>
          </w:tcPr>
          <w:p w14:paraId="3E9C7C89" w14:textId="77777777" w:rsidR="00B1177D" w:rsidRPr="00AB5DFA" w:rsidRDefault="00B1177D">
            <w:pPr>
              <w:tabs>
                <w:tab w:val="decimal" w:pos="997"/>
              </w:tabs>
              <w:spacing w:line="240" w:lineRule="atLeast"/>
              <w:ind w:left="-110" w:right="-20"/>
              <w:rPr>
                <w:rFonts w:cs="Times New Roman"/>
                <w:b/>
                <w:bCs/>
                <w:i/>
                <w:iCs/>
                <w:sz w:val="20"/>
              </w:rPr>
            </w:pPr>
          </w:p>
        </w:tc>
        <w:tc>
          <w:tcPr>
            <w:tcW w:w="579" w:type="pct"/>
            <w:vAlign w:val="bottom"/>
          </w:tcPr>
          <w:p w14:paraId="1462775A" w14:textId="77777777" w:rsidR="00B1177D" w:rsidRPr="00AB5DFA" w:rsidRDefault="00B1177D">
            <w:pPr>
              <w:tabs>
                <w:tab w:val="decimal" w:pos="997"/>
              </w:tabs>
              <w:spacing w:line="240" w:lineRule="atLeast"/>
              <w:ind w:left="-110" w:right="-20"/>
              <w:rPr>
                <w:rFonts w:cs="Times New Roman"/>
                <w:b/>
                <w:bCs/>
                <w:i/>
                <w:iCs/>
                <w:sz w:val="20"/>
              </w:rPr>
            </w:pPr>
          </w:p>
        </w:tc>
      </w:tr>
      <w:tr w:rsidR="00143E85" w:rsidRPr="00AB5DFA" w14:paraId="04ADDFC1" w14:textId="77777777">
        <w:tc>
          <w:tcPr>
            <w:tcW w:w="1583" w:type="pct"/>
          </w:tcPr>
          <w:p w14:paraId="552E8E25" w14:textId="77777777" w:rsidR="00143E85" w:rsidRPr="00AB5DFA" w:rsidRDefault="00143E85" w:rsidP="00143E85">
            <w:pPr>
              <w:spacing w:line="240" w:lineRule="atLeast"/>
              <w:ind w:left="340" w:right="-468" w:hanging="358"/>
              <w:rPr>
                <w:rFonts w:cs="Times New Roman"/>
                <w:b/>
                <w:bCs/>
                <w:i/>
                <w:iCs/>
                <w:sz w:val="20"/>
              </w:rPr>
            </w:pPr>
            <w:r w:rsidRPr="00AB5DFA">
              <w:rPr>
                <w:rFonts w:cs="Times New Roman"/>
                <w:sz w:val="20"/>
              </w:rPr>
              <w:t>Cash</w:t>
            </w:r>
          </w:p>
        </w:tc>
        <w:tc>
          <w:tcPr>
            <w:tcW w:w="549" w:type="pct"/>
          </w:tcPr>
          <w:p w14:paraId="760FFA01" w14:textId="74387F10" w:rsidR="00143E85" w:rsidRPr="005F213F" w:rsidRDefault="00143E85" w:rsidP="00143E85">
            <w:pPr>
              <w:tabs>
                <w:tab w:val="decimal" w:pos="997"/>
              </w:tabs>
              <w:spacing w:line="240" w:lineRule="atLeast"/>
              <w:ind w:left="-110" w:right="-20"/>
              <w:rPr>
                <w:rFonts w:cs="Times New Roman"/>
                <w:color w:val="000000"/>
                <w:sz w:val="20"/>
              </w:rPr>
            </w:pPr>
            <w:r w:rsidRPr="00B1177D">
              <w:rPr>
                <w:sz w:val="20"/>
              </w:rPr>
              <w:t>-</w:t>
            </w:r>
          </w:p>
        </w:tc>
        <w:tc>
          <w:tcPr>
            <w:tcW w:w="141" w:type="pct"/>
          </w:tcPr>
          <w:p w14:paraId="5DF6ED06"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560" w:type="pct"/>
          </w:tcPr>
          <w:p w14:paraId="64EFF856" w14:textId="366F7469" w:rsidR="00143E85" w:rsidRPr="005F213F" w:rsidRDefault="00143E85" w:rsidP="00143E85">
            <w:pPr>
              <w:tabs>
                <w:tab w:val="decimal" w:pos="997"/>
              </w:tabs>
              <w:spacing w:line="240" w:lineRule="atLeast"/>
              <w:ind w:left="-110" w:right="-20"/>
              <w:rPr>
                <w:rFonts w:cs="Times New Roman"/>
                <w:b/>
                <w:bCs/>
                <w:i/>
                <w:iCs/>
                <w:sz w:val="20"/>
              </w:rPr>
            </w:pPr>
            <w:r w:rsidRPr="00B1177D">
              <w:rPr>
                <w:sz w:val="20"/>
              </w:rPr>
              <w:t>-</w:t>
            </w:r>
          </w:p>
        </w:tc>
        <w:tc>
          <w:tcPr>
            <w:tcW w:w="125" w:type="pct"/>
          </w:tcPr>
          <w:p w14:paraId="6516F06E" w14:textId="77777777" w:rsidR="00143E85" w:rsidRPr="005F213F" w:rsidRDefault="00143E85" w:rsidP="00143E85">
            <w:pPr>
              <w:tabs>
                <w:tab w:val="decimal" w:pos="997"/>
              </w:tabs>
              <w:spacing w:line="240" w:lineRule="atLeast"/>
              <w:ind w:left="-110" w:right="-20"/>
              <w:rPr>
                <w:rFonts w:cs="Times New Roman"/>
                <w:b/>
                <w:bCs/>
                <w:i/>
                <w:iCs/>
                <w:sz w:val="20"/>
              </w:rPr>
            </w:pPr>
          </w:p>
        </w:tc>
        <w:tc>
          <w:tcPr>
            <w:tcW w:w="577" w:type="pct"/>
          </w:tcPr>
          <w:p w14:paraId="3C128919" w14:textId="6CD1B3B0" w:rsidR="00143E85" w:rsidRPr="005F213F" w:rsidRDefault="00143E85" w:rsidP="00143E85">
            <w:pPr>
              <w:tabs>
                <w:tab w:val="decimal" w:pos="997"/>
              </w:tabs>
              <w:spacing w:line="240" w:lineRule="atLeast"/>
              <w:ind w:left="-110" w:right="-20"/>
              <w:rPr>
                <w:rFonts w:cs="Times New Roman"/>
                <w:b/>
                <w:bCs/>
                <w:i/>
                <w:iCs/>
                <w:sz w:val="20"/>
              </w:rPr>
            </w:pPr>
            <w:r w:rsidRPr="00B1177D">
              <w:rPr>
                <w:sz w:val="20"/>
              </w:rPr>
              <w:t>-</w:t>
            </w:r>
          </w:p>
        </w:tc>
        <w:tc>
          <w:tcPr>
            <w:tcW w:w="141" w:type="pct"/>
          </w:tcPr>
          <w:p w14:paraId="2E225575" w14:textId="77777777" w:rsidR="00143E85" w:rsidRPr="005F213F" w:rsidRDefault="00143E85" w:rsidP="00143E85">
            <w:pPr>
              <w:tabs>
                <w:tab w:val="decimal" w:pos="997"/>
              </w:tabs>
              <w:spacing w:line="240" w:lineRule="atLeast"/>
              <w:ind w:left="-110" w:right="-20"/>
              <w:rPr>
                <w:rFonts w:cs="Times New Roman"/>
                <w:b/>
                <w:bCs/>
                <w:i/>
                <w:iCs/>
                <w:sz w:val="20"/>
              </w:rPr>
            </w:pPr>
          </w:p>
        </w:tc>
        <w:tc>
          <w:tcPr>
            <w:tcW w:w="604" w:type="pct"/>
          </w:tcPr>
          <w:p w14:paraId="76352704" w14:textId="17B26FDE" w:rsidR="00143E85" w:rsidRPr="005F213F" w:rsidRDefault="00143E85" w:rsidP="00143E85">
            <w:pPr>
              <w:tabs>
                <w:tab w:val="decimal" w:pos="997"/>
              </w:tabs>
              <w:spacing w:line="240" w:lineRule="atLeast"/>
              <w:ind w:left="-110" w:right="-20"/>
              <w:rPr>
                <w:rFonts w:cs="Times New Roman"/>
                <w:b/>
                <w:bCs/>
                <w:i/>
                <w:iCs/>
                <w:sz w:val="20"/>
              </w:rPr>
            </w:pPr>
            <w:r w:rsidRPr="00B1177D">
              <w:rPr>
                <w:sz w:val="20"/>
              </w:rPr>
              <w:t>5</w:t>
            </w:r>
            <w:r>
              <w:rPr>
                <w:sz w:val="20"/>
              </w:rPr>
              <w:t>35,223</w:t>
            </w:r>
          </w:p>
        </w:tc>
        <w:tc>
          <w:tcPr>
            <w:tcW w:w="141" w:type="pct"/>
          </w:tcPr>
          <w:p w14:paraId="7026C986" w14:textId="77777777" w:rsidR="00143E85" w:rsidRPr="005F213F" w:rsidRDefault="00143E85" w:rsidP="00143E85">
            <w:pPr>
              <w:tabs>
                <w:tab w:val="decimal" w:pos="997"/>
              </w:tabs>
              <w:spacing w:line="240" w:lineRule="atLeast"/>
              <w:ind w:left="-110" w:right="-20"/>
              <w:rPr>
                <w:rFonts w:cs="Times New Roman"/>
                <w:b/>
                <w:bCs/>
                <w:i/>
                <w:iCs/>
                <w:sz w:val="20"/>
              </w:rPr>
            </w:pPr>
          </w:p>
        </w:tc>
        <w:tc>
          <w:tcPr>
            <w:tcW w:w="579" w:type="pct"/>
          </w:tcPr>
          <w:p w14:paraId="1B0E0A4D" w14:textId="55BC84CE" w:rsidR="00143E85" w:rsidRPr="005F213F" w:rsidRDefault="00143E85" w:rsidP="00143E85">
            <w:pPr>
              <w:tabs>
                <w:tab w:val="decimal" w:pos="997"/>
              </w:tabs>
              <w:spacing w:line="240" w:lineRule="atLeast"/>
              <w:ind w:left="-110" w:right="-20"/>
              <w:rPr>
                <w:rFonts w:cs="Times New Roman"/>
                <w:b/>
                <w:bCs/>
                <w:i/>
                <w:iCs/>
                <w:sz w:val="20"/>
              </w:rPr>
            </w:pPr>
            <w:r w:rsidRPr="00B1177D">
              <w:rPr>
                <w:sz w:val="20"/>
              </w:rPr>
              <w:t>5</w:t>
            </w:r>
            <w:r>
              <w:rPr>
                <w:sz w:val="20"/>
              </w:rPr>
              <w:t>35,223</w:t>
            </w:r>
          </w:p>
        </w:tc>
      </w:tr>
      <w:tr w:rsidR="00143E85" w:rsidRPr="00AB5DFA" w14:paraId="6A73430D" w14:textId="77777777">
        <w:tc>
          <w:tcPr>
            <w:tcW w:w="1583" w:type="pct"/>
          </w:tcPr>
          <w:p w14:paraId="1D6D8FEF" w14:textId="77777777" w:rsidR="00143E85" w:rsidRPr="00AB5DFA" w:rsidRDefault="00143E85" w:rsidP="00143E85">
            <w:pPr>
              <w:spacing w:line="240" w:lineRule="atLeast"/>
              <w:ind w:left="340" w:right="-110" w:hanging="358"/>
              <w:rPr>
                <w:rFonts w:cs="Times New Roman"/>
                <w:sz w:val="20"/>
              </w:rPr>
            </w:pPr>
            <w:r w:rsidRPr="00AB5DFA">
              <w:rPr>
                <w:rFonts w:cs="Times New Roman"/>
                <w:sz w:val="20"/>
              </w:rPr>
              <w:t xml:space="preserve">Interbank and money </w:t>
            </w:r>
          </w:p>
        </w:tc>
        <w:tc>
          <w:tcPr>
            <w:tcW w:w="549" w:type="pct"/>
          </w:tcPr>
          <w:p w14:paraId="0F378CBC"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141" w:type="pct"/>
          </w:tcPr>
          <w:p w14:paraId="611EB1A8"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560" w:type="pct"/>
          </w:tcPr>
          <w:p w14:paraId="71925E0F"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125" w:type="pct"/>
          </w:tcPr>
          <w:p w14:paraId="172F5219"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577" w:type="pct"/>
          </w:tcPr>
          <w:p w14:paraId="0D6D4B3F"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141" w:type="pct"/>
          </w:tcPr>
          <w:p w14:paraId="34EC7246"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604" w:type="pct"/>
          </w:tcPr>
          <w:p w14:paraId="6DE8BEB8"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141" w:type="pct"/>
          </w:tcPr>
          <w:p w14:paraId="14E98A23"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579" w:type="pct"/>
          </w:tcPr>
          <w:p w14:paraId="5E652CC4" w14:textId="77777777" w:rsidR="00143E85" w:rsidRPr="005F213F" w:rsidRDefault="00143E85" w:rsidP="00143E85">
            <w:pPr>
              <w:tabs>
                <w:tab w:val="decimal" w:pos="997"/>
              </w:tabs>
              <w:spacing w:line="240" w:lineRule="atLeast"/>
              <w:ind w:left="-110" w:right="-20"/>
              <w:rPr>
                <w:rFonts w:cs="Times New Roman"/>
                <w:color w:val="000000"/>
                <w:sz w:val="20"/>
              </w:rPr>
            </w:pPr>
          </w:p>
        </w:tc>
      </w:tr>
      <w:tr w:rsidR="00143E85" w:rsidRPr="00AB5DFA" w14:paraId="553FC545" w14:textId="77777777">
        <w:tc>
          <w:tcPr>
            <w:tcW w:w="1583" w:type="pct"/>
          </w:tcPr>
          <w:p w14:paraId="62E0407B" w14:textId="77777777" w:rsidR="00143E85" w:rsidRPr="00AB5DFA" w:rsidRDefault="00143E85" w:rsidP="00143E85">
            <w:pPr>
              <w:spacing w:line="240" w:lineRule="atLeast"/>
              <w:ind w:left="340" w:right="-110" w:hanging="358"/>
              <w:rPr>
                <w:rFonts w:cs="Times New Roman"/>
                <w:sz w:val="20"/>
              </w:rPr>
            </w:pPr>
            <w:r w:rsidRPr="00AB5DFA">
              <w:rPr>
                <w:rFonts w:cs="Times New Roman"/>
                <w:sz w:val="20"/>
              </w:rPr>
              <w:t xml:space="preserve">   market items, net</w:t>
            </w:r>
          </w:p>
        </w:tc>
        <w:tc>
          <w:tcPr>
            <w:tcW w:w="549" w:type="pct"/>
          </w:tcPr>
          <w:p w14:paraId="5016AB10" w14:textId="55422C3B" w:rsidR="00143E85" w:rsidRPr="005F213F" w:rsidRDefault="00143E85" w:rsidP="00143E85">
            <w:pPr>
              <w:tabs>
                <w:tab w:val="decimal" w:pos="997"/>
              </w:tabs>
              <w:spacing w:line="240" w:lineRule="atLeast"/>
              <w:ind w:left="-110" w:right="-20"/>
              <w:rPr>
                <w:rFonts w:cs="Times New Roman"/>
                <w:color w:val="000000"/>
                <w:sz w:val="20"/>
              </w:rPr>
            </w:pPr>
            <w:r w:rsidRPr="00B1177D">
              <w:rPr>
                <w:sz w:val="20"/>
              </w:rPr>
              <w:t>-</w:t>
            </w:r>
          </w:p>
        </w:tc>
        <w:tc>
          <w:tcPr>
            <w:tcW w:w="141" w:type="pct"/>
          </w:tcPr>
          <w:p w14:paraId="10AD72BC"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560" w:type="pct"/>
          </w:tcPr>
          <w:p w14:paraId="69175BAE" w14:textId="66A7B237" w:rsidR="00143E85" w:rsidRPr="005F213F" w:rsidRDefault="00143E85" w:rsidP="00143E85">
            <w:pPr>
              <w:tabs>
                <w:tab w:val="decimal" w:pos="997"/>
              </w:tabs>
              <w:spacing w:line="240" w:lineRule="atLeast"/>
              <w:ind w:left="-110" w:right="-20"/>
              <w:rPr>
                <w:rFonts w:cs="Times New Roman"/>
                <w:color w:val="000000"/>
                <w:sz w:val="20"/>
              </w:rPr>
            </w:pPr>
            <w:r w:rsidRPr="00B1177D">
              <w:rPr>
                <w:sz w:val="20"/>
              </w:rPr>
              <w:t>-</w:t>
            </w:r>
          </w:p>
        </w:tc>
        <w:tc>
          <w:tcPr>
            <w:tcW w:w="125" w:type="pct"/>
          </w:tcPr>
          <w:p w14:paraId="402503B1"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577" w:type="pct"/>
          </w:tcPr>
          <w:p w14:paraId="670B8334" w14:textId="4A6CDF91" w:rsidR="00143E85" w:rsidRPr="005F213F" w:rsidRDefault="00143E85" w:rsidP="00143E85">
            <w:pPr>
              <w:tabs>
                <w:tab w:val="decimal" w:pos="997"/>
              </w:tabs>
              <w:spacing w:line="240" w:lineRule="atLeast"/>
              <w:ind w:left="-110" w:right="-20"/>
              <w:rPr>
                <w:rFonts w:cs="Times New Roman"/>
                <w:color w:val="000000"/>
                <w:sz w:val="20"/>
              </w:rPr>
            </w:pPr>
            <w:r w:rsidRPr="00B1177D">
              <w:rPr>
                <w:sz w:val="20"/>
              </w:rPr>
              <w:t>-</w:t>
            </w:r>
          </w:p>
        </w:tc>
        <w:tc>
          <w:tcPr>
            <w:tcW w:w="141" w:type="pct"/>
          </w:tcPr>
          <w:p w14:paraId="3FB53CEE"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604" w:type="pct"/>
          </w:tcPr>
          <w:p w14:paraId="26EF448A" w14:textId="2F027F8E" w:rsidR="00143E85" w:rsidRPr="005F213F" w:rsidRDefault="00143E85" w:rsidP="00143E85">
            <w:pPr>
              <w:tabs>
                <w:tab w:val="decimal" w:pos="997"/>
              </w:tabs>
              <w:spacing w:line="240" w:lineRule="atLeast"/>
              <w:ind w:left="-110" w:right="-20"/>
              <w:rPr>
                <w:rFonts w:cs="Times New Roman"/>
                <w:color w:val="000000"/>
                <w:sz w:val="20"/>
              </w:rPr>
            </w:pPr>
            <w:r w:rsidRPr="00B1177D">
              <w:rPr>
                <w:sz w:val="20"/>
              </w:rPr>
              <w:t>1</w:t>
            </w:r>
            <w:r>
              <w:rPr>
                <w:sz w:val="20"/>
              </w:rPr>
              <w:t>6</w:t>
            </w:r>
            <w:r w:rsidRPr="00B1177D">
              <w:rPr>
                <w:sz w:val="20"/>
              </w:rPr>
              <w:t>,</w:t>
            </w:r>
            <w:r>
              <w:rPr>
                <w:sz w:val="20"/>
              </w:rPr>
              <w:t>343</w:t>
            </w:r>
            <w:r w:rsidRPr="00B1177D">
              <w:rPr>
                <w:sz w:val="20"/>
              </w:rPr>
              <w:t>,</w:t>
            </w:r>
            <w:r>
              <w:rPr>
                <w:sz w:val="20"/>
              </w:rPr>
              <w:t>306</w:t>
            </w:r>
          </w:p>
        </w:tc>
        <w:tc>
          <w:tcPr>
            <w:tcW w:w="141" w:type="pct"/>
          </w:tcPr>
          <w:p w14:paraId="44251FF3" w14:textId="77777777" w:rsidR="00143E85" w:rsidRPr="005F213F" w:rsidRDefault="00143E85" w:rsidP="00143E85">
            <w:pPr>
              <w:tabs>
                <w:tab w:val="decimal" w:pos="997"/>
              </w:tabs>
              <w:spacing w:line="240" w:lineRule="atLeast"/>
              <w:ind w:left="-110" w:right="-20"/>
              <w:rPr>
                <w:rFonts w:cs="Times New Roman"/>
                <w:color w:val="000000"/>
                <w:sz w:val="20"/>
              </w:rPr>
            </w:pPr>
          </w:p>
        </w:tc>
        <w:tc>
          <w:tcPr>
            <w:tcW w:w="579" w:type="pct"/>
          </w:tcPr>
          <w:p w14:paraId="5F47817F" w14:textId="0DE2C091" w:rsidR="00143E85" w:rsidRPr="005F213F" w:rsidRDefault="00143E85" w:rsidP="00143E85">
            <w:pPr>
              <w:tabs>
                <w:tab w:val="decimal" w:pos="997"/>
              </w:tabs>
              <w:spacing w:line="240" w:lineRule="atLeast"/>
              <w:ind w:left="-110" w:right="-20"/>
              <w:rPr>
                <w:rFonts w:cs="Times New Roman"/>
                <w:color w:val="000000"/>
                <w:sz w:val="20"/>
              </w:rPr>
            </w:pPr>
            <w:r w:rsidRPr="00B1177D">
              <w:rPr>
                <w:sz w:val="20"/>
              </w:rPr>
              <w:t>1</w:t>
            </w:r>
            <w:r>
              <w:rPr>
                <w:sz w:val="20"/>
              </w:rPr>
              <w:t>6</w:t>
            </w:r>
            <w:r w:rsidRPr="00B1177D">
              <w:rPr>
                <w:sz w:val="20"/>
              </w:rPr>
              <w:t>,</w:t>
            </w:r>
            <w:r>
              <w:rPr>
                <w:sz w:val="20"/>
              </w:rPr>
              <w:t>343</w:t>
            </w:r>
            <w:r w:rsidRPr="00B1177D">
              <w:rPr>
                <w:sz w:val="20"/>
              </w:rPr>
              <w:t>,</w:t>
            </w:r>
            <w:r>
              <w:rPr>
                <w:sz w:val="20"/>
              </w:rPr>
              <w:t>306</w:t>
            </w:r>
          </w:p>
        </w:tc>
      </w:tr>
      <w:tr w:rsidR="00806FDB" w:rsidRPr="00AB5DFA" w14:paraId="7D284232" w14:textId="77777777">
        <w:tc>
          <w:tcPr>
            <w:tcW w:w="1583" w:type="pct"/>
          </w:tcPr>
          <w:p w14:paraId="4979F41A" w14:textId="7D27AE47" w:rsidR="00806FDB" w:rsidRPr="00AB5DFA" w:rsidRDefault="00806FDB" w:rsidP="00806FDB">
            <w:pPr>
              <w:spacing w:line="240" w:lineRule="atLeast"/>
              <w:ind w:left="340" w:right="-110" w:hanging="358"/>
              <w:rPr>
                <w:rFonts w:cs="Times New Roman"/>
                <w:sz w:val="20"/>
              </w:rPr>
            </w:pPr>
            <w:r w:rsidRPr="00806FDB">
              <w:rPr>
                <w:rFonts w:cs="Times New Roman"/>
                <w:sz w:val="20"/>
              </w:rPr>
              <w:t>Financial assets measured at FVTPL</w:t>
            </w:r>
          </w:p>
        </w:tc>
        <w:tc>
          <w:tcPr>
            <w:tcW w:w="549" w:type="pct"/>
          </w:tcPr>
          <w:p w14:paraId="66966E99" w14:textId="7655D0DA" w:rsidR="00806FDB" w:rsidRPr="005F213F" w:rsidRDefault="00806FDB" w:rsidP="00806FDB">
            <w:pPr>
              <w:tabs>
                <w:tab w:val="decimal" w:pos="997"/>
              </w:tabs>
              <w:spacing w:line="240" w:lineRule="atLeast"/>
              <w:ind w:left="-110" w:right="-20"/>
              <w:rPr>
                <w:rFonts w:cs="Times New Roman"/>
                <w:color w:val="000000"/>
                <w:sz w:val="20"/>
              </w:rPr>
            </w:pPr>
            <w:r>
              <w:rPr>
                <w:rFonts w:cstheme="minorBidi"/>
                <w:color w:val="000000"/>
                <w:sz w:val="20"/>
                <w:szCs w:val="25"/>
                <w:lang w:val="en-US" w:bidi="th-TH"/>
              </w:rPr>
              <w:t>20,457</w:t>
            </w:r>
          </w:p>
        </w:tc>
        <w:tc>
          <w:tcPr>
            <w:tcW w:w="141" w:type="pct"/>
          </w:tcPr>
          <w:p w14:paraId="341DC5AA"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Pr>
          <w:p w14:paraId="7534DBAD" w14:textId="553A2D29"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25" w:type="pct"/>
          </w:tcPr>
          <w:p w14:paraId="07DC82A6"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Pr>
          <w:p w14:paraId="318CC517" w14:textId="33E36260"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0071D256"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Pr>
          <w:p w14:paraId="299ECB97" w14:textId="3541C69B" w:rsidR="00806FDB" w:rsidRPr="005F213F" w:rsidRDefault="00806FDB" w:rsidP="00806FDB">
            <w:pPr>
              <w:tabs>
                <w:tab w:val="decimal" w:pos="997"/>
              </w:tabs>
              <w:spacing w:line="240" w:lineRule="atLeast"/>
              <w:ind w:left="-110" w:right="-20"/>
              <w:rPr>
                <w:rFonts w:cs="Times New Roman"/>
                <w:color w:val="000000"/>
                <w:sz w:val="20"/>
              </w:rPr>
            </w:pPr>
            <w:r w:rsidRPr="0093239C">
              <w:rPr>
                <w:color w:val="000000"/>
                <w:sz w:val="20"/>
              </w:rPr>
              <w:t>-</w:t>
            </w:r>
          </w:p>
        </w:tc>
        <w:tc>
          <w:tcPr>
            <w:tcW w:w="141" w:type="pct"/>
          </w:tcPr>
          <w:p w14:paraId="4BF528F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vAlign w:val="bottom"/>
          </w:tcPr>
          <w:p w14:paraId="17323BAE" w14:textId="376CF7F5" w:rsidR="00806FDB" w:rsidRPr="005F213F" w:rsidRDefault="00806FDB" w:rsidP="00806FDB">
            <w:pPr>
              <w:tabs>
                <w:tab w:val="decimal" w:pos="997"/>
              </w:tabs>
              <w:spacing w:line="240" w:lineRule="atLeast"/>
              <w:ind w:left="-110" w:right="-20"/>
              <w:rPr>
                <w:rFonts w:cs="Times New Roman"/>
                <w:color w:val="000000"/>
                <w:sz w:val="20"/>
              </w:rPr>
            </w:pPr>
            <w:r>
              <w:rPr>
                <w:rFonts w:cs="Times New Roman"/>
                <w:color w:val="000000"/>
                <w:sz w:val="20"/>
              </w:rPr>
              <w:t>20,457</w:t>
            </w:r>
          </w:p>
        </w:tc>
      </w:tr>
      <w:tr w:rsidR="00806FDB" w:rsidRPr="00AB5DFA" w14:paraId="42184669" w14:textId="77777777">
        <w:tc>
          <w:tcPr>
            <w:tcW w:w="1583" w:type="pct"/>
          </w:tcPr>
          <w:p w14:paraId="0A7FC3A2"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 xml:space="preserve">Investments, net </w:t>
            </w:r>
          </w:p>
        </w:tc>
        <w:tc>
          <w:tcPr>
            <w:tcW w:w="549" w:type="pct"/>
          </w:tcPr>
          <w:p w14:paraId="6280CFFA"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02B79785"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Pr>
          <w:p w14:paraId="583C79C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25" w:type="pct"/>
          </w:tcPr>
          <w:p w14:paraId="23194E9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Pr>
          <w:p w14:paraId="1CE8F2A4"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2FB133C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Pr>
          <w:p w14:paraId="3C1B331A"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7A844AE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Pr>
          <w:p w14:paraId="403B682C" w14:textId="77777777" w:rsidR="00806FDB" w:rsidRPr="005F213F" w:rsidRDefault="00806FDB" w:rsidP="00806FDB">
            <w:pPr>
              <w:tabs>
                <w:tab w:val="decimal" w:pos="997"/>
              </w:tabs>
              <w:spacing w:line="240" w:lineRule="atLeast"/>
              <w:ind w:left="-110" w:right="-20"/>
              <w:rPr>
                <w:rFonts w:cs="Times New Roman"/>
                <w:color w:val="000000"/>
                <w:sz w:val="20"/>
              </w:rPr>
            </w:pPr>
          </w:p>
        </w:tc>
      </w:tr>
      <w:tr w:rsidR="00806FDB" w:rsidRPr="00AB5DFA" w14:paraId="0DC60527" w14:textId="77777777">
        <w:tc>
          <w:tcPr>
            <w:tcW w:w="1583" w:type="pct"/>
          </w:tcPr>
          <w:p w14:paraId="38520F99" w14:textId="77777777" w:rsidR="00806FDB" w:rsidRPr="00AB5DFA" w:rsidRDefault="00806FDB" w:rsidP="00806FDB">
            <w:pPr>
              <w:spacing w:line="240" w:lineRule="atLeast"/>
              <w:ind w:left="166" w:right="-110" w:hanging="10"/>
              <w:rPr>
                <w:rFonts w:cs="Times New Roman"/>
                <w:sz w:val="20"/>
              </w:rPr>
            </w:pPr>
            <w:r w:rsidRPr="00AB5DFA">
              <w:rPr>
                <w:rFonts w:cs="Times New Roman"/>
                <w:sz w:val="20"/>
              </w:rPr>
              <w:t xml:space="preserve">Government and state </w:t>
            </w:r>
          </w:p>
        </w:tc>
        <w:tc>
          <w:tcPr>
            <w:tcW w:w="549" w:type="pct"/>
          </w:tcPr>
          <w:p w14:paraId="3F2D382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44D0D6C9"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Pr>
          <w:p w14:paraId="1ACCBEF4"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25" w:type="pct"/>
          </w:tcPr>
          <w:p w14:paraId="3BC659A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Pr>
          <w:p w14:paraId="436937C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368E83C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Pr>
          <w:p w14:paraId="1462F829"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33D70893"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Pr>
          <w:p w14:paraId="5B70B469" w14:textId="77777777" w:rsidR="00806FDB" w:rsidRPr="005F213F" w:rsidRDefault="00806FDB" w:rsidP="00806FDB">
            <w:pPr>
              <w:tabs>
                <w:tab w:val="decimal" w:pos="997"/>
              </w:tabs>
              <w:spacing w:line="240" w:lineRule="atLeast"/>
              <w:ind w:left="-110" w:right="-20"/>
              <w:rPr>
                <w:rFonts w:cs="Times New Roman"/>
                <w:color w:val="000000"/>
                <w:sz w:val="20"/>
              </w:rPr>
            </w:pPr>
          </w:p>
        </w:tc>
      </w:tr>
      <w:tr w:rsidR="00806FDB" w:rsidRPr="00AB5DFA" w14:paraId="07B13035" w14:textId="77777777">
        <w:tc>
          <w:tcPr>
            <w:tcW w:w="1583" w:type="pct"/>
          </w:tcPr>
          <w:p w14:paraId="00C056F4" w14:textId="77777777" w:rsidR="00806FDB" w:rsidRPr="00AB5DFA" w:rsidRDefault="00806FDB" w:rsidP="00806FDB">
            <w:pPr>
              <w:spacing w:line="240" w:lineRule="atLeast"/>
              <w:ind w:left="166" w:right="-110" w:hanging="10"/>
              <w:rPr>
                <w:rFonts w:cs="Times New Roman"/>
                <w:sz w:val="20"/>
              </w:rPr>
            </w:pPr>
            <w:r w:rsidRPr="00AB5DFA">
              <w:rPr>
                <w:rFonts w:cs="Times New Roman"/>
                <w:sz w:val="20"/>
              </w:rPr>
              <w:t xml:space="preserve">   enterprise securities</w:t>
            </w:r>
          </w:p>
        </w:tc>
        <w:tc>
          <w:tcPr>
            <w:tcW w:w="549" w:type="pct"/>
          </w:tcPr>
          <w:p w14:paraId="6DD48171" w14:textId="77277532" w:rsidR="00806FDB" w:rsidRPr="0093239C" w:rsidRDefault="00806FDB" w:rsidP="00806FDB">
            <w:pPr>
              <w:tabs>
                <w:tab w:val="decimal" w:pos="997"/>
              </w:tabs>
              <w:spacing w:line="240" w:lineRule="atLeast"/>
              <w:ind w:left="-110" w:right="-20"/>
              <w:rPr>
                <w:rFonts w:cstheme="minorBidi"/>
                <w:color w:val="000000"/>
                <w:sz w:val="20"/>
                <w:lang w:bidi="th-TH"/>
              </w:rPr>
            </w:pPr>
            <w:r w:rsidRPr="00B1177D">
              <w:rPr>
                <w:sz w:val="20"/>
              </w:rPr>
              <w:t>-</w:t>
            </w:r>
          </w:p>
        </w:tc>
        <w:tc>
          <w:tcPr>
            <w:tcW w:w="141" w:type="pct"/>
          </w:tcPr>
          <w:p w14:paraId="0C76ABB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Pr>
          <w:p w14:paraId="3FA72F07" w14:textId="434B238F"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2,</w:t>
            </w:r>
            <w:r>
              <w:rPr>
                <w:sz w:val="20"/>
              </w:rPr>
              <w:t>134</w:t>
            </w:r>
            <w:r w:rsidRPr="00B1177D">
              <w:rPr>
                <w:sz w:val="20"/>
              </w:rPr>
              <w:t>,</w:t>
            </w:r>
            <w:r>
              <w:rPr>
                <w:rFonts w:cs="Times New Roman"/>
                <w:color w:val="000000"/>
                <w:sz w:val="20"/>
              </w:rPr>
              <w:t>888</w:t>
            </w:r>
          </w:p>
        </w:tc>
        <w:tc>
          <w:tcPr>
            <w:tcW w:w="125" w:type="pct"/>
          </w:tcPr>
          <w:p w14:paraId="0BC3F052"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Pr>
          <w:p w14:paraId="76E725EB" w14:textId="77B35E46"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1CA6A80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Pr>
          <w:p w14:paraId="4089C1FB" w14:textId="37349313"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7FE38A0E"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Pr>
          <w:p w14:paraId="57342D0D" w14:textId="3B8B6B17"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2,</w:t>
            </w:r>
            <w:r>
              <w:rPr>
                <w:sz w:val="20"/>
              </w:rPr>
              <w:t>134</w:t>
            </w:r>
            <w:r w:rsidRPr="00B1177D">
              <w:rPr>
                <w:sz w:val="20"/>
              </w:rPr>
              <w:t>,</w:t>
            </w:r>
            <w:r>
              <w:rPr>
                <w:rFonts w:cs="Times New Roman"/>
                <w:color w:val="000000"/>
                <w:sz w:val="20"/>
              </w:rPr>
              <w:t>888</w:t>
            </w:r>
          </w:p>
        </w:tc>
      </w:tr>
      <w:tr w:rsidR="00806FDB" w:rsidRPr="00AB5DFA" w14:paraId="2BA14C5F" w14:textId="77777777">
        <w:tc>
          <w:tcPr>
            <w:tcW w:w="1583" w:type="pct"/>
          </w:tcPr>
          <w:p w14:paraId="3393049F" w14:textId="77777777" w:rsidR="00806FDB" w:rsidRPr="00AB5DFA" w:rsidRDefault="00806FDB" w:rsidP="00806FDB">
            <w:pPr>
              <w:spacing w:line="240" w:lineRule="atLeast"/>
              <w:ind w:left="166" w:right="-110" w:hanging="10"/>
              <w:rPr>
                <w:rFonts w:cs="Times New Roman"/>
                <w:sz w:val="20"/>
              </w:rPr>
            </w:pPr>
            <w:r>
              <w:rPr>
                <w:rFonts w:cstheme="minorBidi"/>
                <w:sz w:val="20"/>
                <w:lang w:val="en-US"/>
              </w:rPr>
              <w:t>Private debt securities</w:t>
            </w:r>
          </w:p>
        </w:tc>
        <w:tc>
          <w:tcPr>
            <w:tcW w:w="549" w:type="pct"/>
          </w:tcPr>
          <w:p w14:paraId="2A25176A" w14:textId="1811F6FA" w:rsidR="00806FDB" w:rsidRPr="0093239C" w:rsidRDefault="00806FDB" w:rsidP="00806FDB">
            <w:pPr>
              <w:tabs>
                <w:tab w:val="decimal" w:pos="997"/>
              </w:tabs>
              <w:spacing w:line="240" w:lineRule="atLeast"/>
              <w:ind w:left="-110" w:right="-20"/>
              <w:rPr>
                <w:rFonts w:cstheme="minorBidi"/>
                <w:color w:val="000000"/>
                <w:sz w:val="20"/>
                <w:lang w:bidi="th-TH"/>
              </w:rPr>
            </w:pPr>
            <w:r w:rsidRPr="00B1177D">
              <w:rPr>
                <w:sz w:val="20"/>
              </w:rPr>
              <w:t>-</w:t>
            </w:r>
          </w:p>
        </w:tc>
        <w:tc>
          <w:tcPr>
            <w:tcW w:w="141" w:type="pct"/>
          </w:tcPr>
          <w:p w14:paraId="6BFFF434"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Pr>
          <w:p w14:paraId="55485FA8" w14:textId="6E703643"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1</w:t>
            </w:r>
            <w:r>
              <w:rPr>
                <w:sz w:val="20"/>
              </w:rPr>
              <w:t>2</w:t>
            </w:r>
            <w:r w:rsidRPr="00B1177D">
              <w:rPr>
                <w:sz w:val="20"/>
              </w:rPr>
              <w:t>,</w:t>
            </w:r>
            <w:r>
              <w:rPr>
                <w:rFonts w:cs="Times New Roman"/>
                <w:color w:val="000000"/>
                <w:sz w:val="20"/>
              </w:rPr>
              <w:t>068</w:t>
            </w:r>
          </w:p>
        </w:tc>
        <w:tc>
          <w:tcPr>
            <w:tcW w:w="125" w:type="pct"/>
          </w:tcPr>
          <w:p w14:paraId="548A981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Pr>
          <w:p w14:paraId="63FA291C" w14:textId="2328878E"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0F08073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Pr>
          <w:p w14:paraId="4208AB7B" w14:textId="64E52A2D"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61A76ED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Pr>
          <w:p w14:paraId="6F5504AD" w14:textId="7B51FDC9"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1</w:t>
            </w:r>
            <w:r>
              <w:rPr>
                <w:sz w:val="20"/>
              </w:rPr>
              <w:t>2</w:t>
            </w:r>
            <w:r w:rsidRPr="00B1177D">
              <w:rPr>
                <w:sz w:val="20"/>
              </w:rPr>
              <w:t>,</w:t>
            </w:r>
            <w:r>
              <w:rPr>
                <w:rFonts w:cs="Times New Roman"/>
                <w:color w:val="000000"/>
                <w:sz w:val="20"/>
              </w:rPr>
              <w:t>068</w:t>
            </w:r>
          </w:p>
        </w:tc>
      </w:tr>
      <w:tr w:rsidR="00806FDB" w:rsidRPr="00AB5DFA" w14:paraId="09E4E321" w14:textId="77777777">
        <w:tc>
          <w:tcPr>
            <w:tcW w:w="1583" w:type="pct"/>
          </w:tcPr>
          <w:p w14:paraId="65FBA529" w14:textId="77777777" w:rsidR="00806FDB" w:rsidRPr="00AB5DFA" w:rsidRDefault="00806FDB" w:rsidP="00806FDB">
            <w:pPr>
              <w:spacing w:line="240" w:lineRule="atLeast"/>
              <w:ind w:left="166" w:right="-110" w:hanging="10"/>
              <w:rPr>
                <w:rFonts w:cs="Times New Roman"/>
                <w:sz w:val="20"/>
              </w:rPr>
            </w:pPr>
            <w:r w:rsidRPr="00AB5DFA">
              <w:rPr>
                <w:rFonts w:cs="Times New Roman"/>
                <w:sz w:val="20"/>
              </w:rPr>
              <w:t xml:space="preserve">Domestic non-marketable </w:t>
            </w:r>
          </w:p>
        </w:tc>
        <w:tc>
          <w:tcPr>
            <w:tcW w:w="549" w:type="pct"/>
          </w:tcPr>
          <w:p w14:paraId="01FC0F22"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3DDD3AC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Pr>
          <w:p w14:paraId="6B24E3A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25" w:type="pct"/>
          </w:tcPr>
          <w:p w14:paraId="013F263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Pr>
          <w:p w14:paraId="6EAAA33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23453407"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Pr>
          <w:p w14:paraId="30E9BFE5"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12737562"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Pr>
          <w:p w14:paraId="726AE520" w14:textId="77777777" w:rsidR="00806FDB" w:rsidRPr="005F213F" w:rsidRDefault="00806FDB" w:rsidP="00806FDB">
            <w:pPr>
              <w:tabs>
                <w:tab w:val="decimal" w:pos="997"/>
              </w:tabs>
              <w:spacing w:line="240" w:lineRule="atLeast"/>
              <w:ind w:left="-110" w:right="-20"/>
              <w:rPr>
                <w:rFonts w:cs="Times New Roman"/>
                <w:color w:val="000000"/>
                <w:sz w:val="20"/>
              </w:rPr>
            </w:pPr>
          </w:p>
        </w:tc>
      </w:tr>
      <w:tr w:rsidR="00806FDB" w:rsidRPr="00AB5DFA" w14:paraId="7314262A" w14:textId="77777777">
        <w:tc>
          <w:tcPr>
            <w:tcW w:w="1583" w:type="pct"/>
          </w:tcPr>
          <w:p w14:paraId="2CEA2F0C" w14:textId="77777777" w:rsidR="00806FDB" w:rsidRPr="00AB5DFA" w:rsidRDefault="00806FDB" w:rsidP="00806FDB">
            <w:pPr>
              <w:spacing w:line="240" w:lineRule="atLeast"/>
              <w:ind w:left="166" w:right="-110" w:hanging="10"/>
              <w:rPr>
                <w:rFonts w:cs="Times New Roman"/>
                <w:sz w:val="20"/>
              </w:rPr>
            </w:pPr>
            <w:r w:rsidRPr="00AB5DFA">
              <w:rPr>
                <w:rFonts w:cs="Times New Roman"/>
                <w:sz w:val="20"/>
              </w:rPr>
              <w:t xml:space="preserve">   equity instruments</w:t>
            </w:r>
          </w:p>
        </w:tc>
        <w:tc>
          <w:tcPr>
            <w:tcW w:w="549" w:type="pct"/>
          </w:tcPr>
          <w:p w14:paraId="2F1BB2D5" w14:textId="19A37EBD"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54A8563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Pr>
          <w:p w14:paraId="58FF7436" w14:textId="3041DBA6"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25" w:type="pct"/>
          </w:tcPr>
          <w:p w14:paraId="5B1A105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Pr>
          <w:p w14:paraId="11F283F9" w14:textId="193567AD"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2,4</w:t>
            </w:r>
            <w:r>
              <w:rPr>
                <w:rFonts w:cs="Times New Roman"/>
                <w:color w:val="000000"/>
                <w:sz w:val="20"/>
              </w:rPr>
              <w:t>55</w:t>
            </w:r>
          </w:p>
        </w:tc>
        <w:tc>
          <w:tcPr>
            <w:tcW w:w="141" w:type="pct"/>
          </w:tcPr>
          <w:p w14:paraId="1FBDA62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Pr>
          <w:p w14:paraId="499CC119" w14:textId="75404AB8"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1DA8B12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Pr>
          <w:p w14:paraId="6B9FF8AE" w14:textId="278C4689"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2,4</w:t>
            </w:r>
            <w:r>
              <w:rPr>
                <w:rFonts w:cs="Times New Roman"/>
                <w:color w:val="000000"/>
                <w:sz w:val="20"/>
              </w:rPr>
              <w:t>55</w:t>
            </w:r>
          </w:p>
        </w:tc>
      </w:tr>
      <w:tr w:rsidR="00806FDB" w:rsidRPr="00AB5DFA" w14:paraId="1E5B2AFD" w14:textId="77777777">
        <w:tc>
          <w:tcPr>
            <w:tcW w:w="1583" w:type="pct"/>
          </w:tcPr>
          <w:p w14:paraId="67091C4E"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 xml:space="preserve">Loans to customers and </w:t>
            </w:r>
          </w:p>
        </w:tc>
        <w:tc>
          <w:tcPr>
            <w:tcW w:w="549" w:type="pct"/>
          </w:tcPr>
          <w:p w14:paraId="638FD0B3"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1F46403E"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Pr>
          <w:p w14:paraId="651B3C80"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25" w:type="pct"/>
          </w:tcPr>
          <w:p w14:paraId="60ECDA42"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Pr>
          <w:p w14:paraId="797DF50F"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702F2D8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Pr>
          <w:p w14:paraId="5CF3195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141" w:type="pct"/>
          </w:tcPr>
          <w:p w14:paraId="751F20F3"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Pr>
          <w:p w14:paraId="463FF307" w14:textId="77777777" w:rsidR="00806FDB" w:rsidRPr="005F213F" w:rsidRDefault="00806FDB" w:rsidP="00806FDB">
            <w:pPr>
              <w:tabs>
                <w:tab w:val="decimal" w:pos="997"/>
              </w:tabs>
              <w:spacing w:line="240" w:lineRule="atLeast"/>
              <w:ind w:left="-110" w:right="-20"/>
              <w:rPr>
                <w:rFonts w:cs="Times New Roman"/>
                <w:color w:val="000000"/>
                <w:sz w:val="20"/>
              </w:rPr>
            </w:pPr>
          </w:p>
        </w:tc>
      </w:tr>
      <w:tr w:rsidR="00806FDB" w:rsidRPr="00AB5DFA" w14:paraId="37447B6A" w14:textId="77777777">
        <w:tc>
          <w:tcPr>
            <w:tcW w:w="1583" w:type="pct"/>
          </w:tcPr>
          <w:p w14:paraId="2A8CDE6A" w14:textId="77777777" w:rsidR="00806FDB" w:rsidRPr="00AB5DFA" w:rsidRDefault="00806FDB" w:rsidP="00806FDB">
            <w:pPr>
              <w:spacing w:line="240" w:lineRule="atLeast"/>
              <w:ind w:left="166" w:right="-110" w:hanging="10"/>
              <w:rPr>
                <w:rFonts w:cs="Times New Roman"/>
                <w:sz w:val="20"/>
              </w:rPr>
            </w:pPr>
            <w:r w:rsidRPr="00AB5DFA">
              <w:rPr>
                <w:rFonts w:cs="Times New Roman"/>
                <w:sz w:val="20"/>
              </w:rPr>
              <w:t xml:space="preserve">accrued interest receivables, net   </w:t>
            </w:r>
          </w:p>
        </w:tc>
        <w:tc>
          <w:tcPr>
            <w:tcW w:w="549" w:type="pct"/>
          </w:tcPr>
          <w:p w14:paraId="793D4C51" w14:textId="391C31BB"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3FA5A807"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Pr>
          <w:p w14:paraId="512BDDE6" w14:textId="09AC9EEA"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25" w:type="pct"/>
          </w:tcPr>
          <w:p w14:paraId="1AEC93BA"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Pr>
          <w:p w14:paraId="00EC11E1" w14:textId="3E593187"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7B7686E7"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Pr>
          <w:p w14:paraId="0D224588" w14:textId="340C0490"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1</w:t>
            </w:r>
            <w:r>
              <w:rPr>
                <w:sz w:val="20"/>
              </w:rPr>
              <w:t>59</w:t>
            </w:r>
            <w:r w:rsidRPr="00B1177D">
              <w:rPr>
                <w:sz w:val="20"/>
              </w:rPr>
              <w:t>,</w:t>
            </w:r>
            <w:r>
              <w:rPr>
                <w:sz w:val="20"/>
              </w:rPr>
              <w:t>731</w:t>
            </w:r>
            <w:r w:rsidRPr="00B1177D">
              <w:rPr>
                <w:sz w:val="20"/>
              </w:rPr>
              <w:t>,</w:t>
            </w:r>
            <w:r>
              <w:rPr>
                <w:sz w:val="20"/>
              </w:rPr>
              <w:t>345</w:t>
            </w:r>
            <w:r w:rsidRPr="00B1177D">
              <w:rPr>
                <w:sz w:val="20"/>
              </w:rPr>
              <w:t xml:space="preserve"> </w:t>
            </w:r>
          </w:p>
        </w:tc>
        <w:tc>
          <w:tcPr>
            <w:tcW w:w="141" w:type="pct"/>
          </w:tcPr>
          <w:p w14:paraId="76D229E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Pr>
          <w:p w14:paraId="779F59C9" w14:textId="6487E3A7"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1</w:t>
            </w:r>
            <w:r>
              <w:rPr>
                <w:sz w:val="20"/>
              </w:rPr>
              <w:t>59</w:t>
            </w:r>
            <w:r w:rsidRPr="00B1177D">
              <w:rPr>
                <w:sz w:val="20"/>
              </w:rPr>
              <w:t>,</w:t>
            </w:r>
            <w:r>
              <w:rPr>
                <w:sz w:val="20"/>
              </w:rPr>
              <w:t>731</w:t>
            </w:r>
            <w:r w:rsidRPr="00B1177D">
              <w:rPr>
                <w:sz w:val="20"/>
              </w:rPr>
              <w:t>,</w:t>
            </w:r>
            <w:r>
              <w:rPr>
                <w:sz w:val="20"/>
              </w:rPr>
              <w:t>345</w:t>
            </w:r>
            <w:r w:rsidRPr="00B1177D">
              <w:rPr>
                <w:sz w:val="20"/>
              </w:rPr>
              <w:t xml:space="preserve"> </w:t>
            </w:r>
          </w:p>
        </w:tc>
      </w:tr>
      <w:tr w:rsidR="00806FDB" w:rsidRPr="00AB5DFA" w14:paraId="1B58A659" w14:textId="77777777">
        <w:tc>
          <w:tcPr>
            <w:tcW w:w="1583" w:type="pct"/>
          </w:tcPr>
          <w:p w14:paraId="593F740A"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Other financial assets, net</w:t>
            </w:r>
          </w:p>
        </w:tc>
        <w:tc>
          <w:tcPr>
            <w:tcW w:w="549" w:type="pct"/>
            <w:tcBorders>
              <w:bottom w:val="single" w:sz="4" w:space="0" w:color="auto"/>
            </w:tcBorders>
          </w:tcPr>
          <w:p w14:paraId="72537800" w14:textId="41556328"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072F8613"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453733EF" w14:textId="03C9D67E"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25" w:type="pct"/>
          </w:tcPr>
          <w:p w14:paraId="71D0380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5C026D70" w14:textId="713654E5"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642D362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35828507" w14:textId="27344924"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1,</w:t>
            </w:r>
            <w:r>
              <w:rPr>
                <w:sz w:val="20"/>
              </w:rPr>
              <w:t>139</w:t>
            </w:r>
            <w:r w:rsidRPr="00B1177D">
              <w:rPr>
                <w:sz w:val="20"/>
              </w:rPr>
              <w:t>,</w:t>
            </w:r>
            <w:r>
              <w:rPr>
                <w:sz w:val="20"/>
              </w:rPr>
              <w:t>087</w:t>
            </w:r>
            <w:r w:rsidRPr="00B1177D">
              <w:rPr>
                <w:sz w:val="20"/>
              </w:rPr>
              <w:t xml:space="preserve"> </w:t>
            </w:r>
          </w:p>
        </w:tc>
        <w:tc>
          <w:tcPr>
            <w:tcW w:w="141" w:type="pct"/>
          </w:tcPr>
          <w:p w14:paraId="6B362CB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185F4EA4" w14:textId="3722B41D"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1,</w:t>
            </w:r>
            <w:r>
              <w:rPr>
                <w:sz w:val="20"/>
              </w:rPr>
              <w:t>139</w:t>
            </w:r>
            <w:r w:rsidRPr="00B1177D">
              <w:rPr>
                <w:sz w:val="20"/>
              </w:rPr>
              <w:t>,</w:t>
            </w:r>
            <w:r>
              <w:rPr>
                <w:sz w:val="20"/>
              </w:rPr>
              <w:t>087</w:t>
            </w:r>
            <w:r w:rsidRPr="00B1177D">
              <w:rPr>
                <w:sz w:val="20"/>
              </w:rPr>
              <w:t xml:space="preserve"> </w:t>
            </w:r>
          </w:p>
        </w:tc>
      </w:tr>
      <w:tr w:rsidR="00806FDB" w:rsidRPr="00AB5DFA" w14:paraId="4034D375" w14:textId="77777777">
        <w:tc>
          <w:tcPr>
            <w:tcW w:w="1583" w:type="pct"/>
          </w:tcPr>
          <w:p w14:paraId="32F263B9" w14:textId="77777777" w:rsidR="00806FDB" w:rsidRPr="00AB5DFA" w:rsidRDefault="00806FDB" w:rsidP="00806FDB">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17E87D50" w14:textId="0C50E26C" w:rsidR="00806FDB" w:rsidRPr="005F213F" w:rsidRDefault="00806FDB" w:rsidP="00806FDB">
            <w:pPr>
              <w:tabs>
                <w:tab w:val="decimal" w:pos="997"/>
              </w:tabs>
              <w:spacing w:line="240" w:lineRule="atLeast"/>
              <w:ind w:left="-110" w:right="-20"/>
              <w:rPr>
                <w:rFonts w:cs="Times New Roman"/>
                <w:b/>
                <w:bCs/>
                <w:color w:val="000000"/>
                <w:sz w:val="20"/>
              </w:rPr>
            </w:pPr>
            <w:r>
              <w:rPr>
                <w:b/>
                <w:bCs/>
                <w:sz w:val="20"/>
              </w:rPr>
              <w:t>20,457</w:t>
            </w:r>
          </w:p>
        </w:tc>
        <w:tc>
          <w:tcPr>
            <w:tcW w:w="141" w:type="pct"/>
          </w:tcPr>
          <w:p w14:paraId="4D1C1604"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49857AE2" w14:textId="470C35E5" w:rsidR="00806FDB" w:rsidRPr="005F213F" w:rsidRDefault="00806FDB" w:rsidP="00806FDB">
            <w:pPr>
              <w:tabs>
                <w:tab w:val="decimal" w:pos="997"/>
              </w:tabs>
              <w:spacing w:line="240" w:lineRule="atLeast"/>
              <w:ind w:left="-110" w:right="-20"/>
              <w:rPr>
                <w:rFonts w:cs="Times New Roman"/>
                <w:b/>
                <w:bCs/>
                <w:color w:val="000000"/>
                <w:sz w:val="20"/>
              </w:rPr>
            </w:pPr>
            <w:r w:rsidRPr="00B1177D">
              <w:rPr>
                <w:b/>
                <w:bCs/>
                <w:sz w:val="20"/>
              </w:rPr>
              <w:t>2,</w:t>
            </w:r>
            <w:r>
              <w:rPr>
                <w:b/>
                <w:bCs/>
                <w:sz w:val="20"/>
              </w:rPr>
              <w:t>146</w:t>
            </w:r>
            <w:r w:rsidRPr="00B1177D">
              <w:rPr>
                <w:b/>
                <w:bCs/>
                <w:sz w:val="20"/>
              </w:rPr>
              <w:t>,</w:t>
            </w:r>
            <w:r>
              <w:rPr>
                <w:rFonts w:cs="Times New Roman"/>
                <w:b/>
                <w:bCs/>
                <w:color w:val="000000"/>
                <w:sz w:val="20"/>
              </w:rPr>
              <w:t>956</w:t>
            </w:r>
          </w:p>
        </w:tc>
        <w:tc>
          <w:tcPr>
            <w:tcW w:w="125" w:type="pct"/>
          </w:tcPr>
          <w:p w14:paraId="20C80B5E"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3568D1C4" w14:textId="41152706" w:rsidR="00806FDB" w:rsidRPr="005F213F" w:rsidRDefault="00806FDB" w:rsidP="00806FDB">
            <w:pPr>
              <w:tabs>
                <w:tab w:val="decimal" w:pos="997"/>
              </w:tabs>
              <w:spacing w:line="240" w:lineRule="atLeast"/>
              <w:ind w:left="-110" w:right="-20"/>
              <w:rPr>
                <w:rFonts w:cs="Times New Roman"/>
                <w:b/>
                <w:bCs/>
                <w:color w:val="000000"/>
                <w:sz w:val="20"/>
              </w:rPr>
            </w:pPr>
            <w:r w:rsidRPr="00B1177D">
              <w:rPr>
                <w:b/>
                <w:bCs/>
                <w:sz w:val="20"/>
              </w:rPr>
              <w:t>2,4</w:t>
            </w:r>
            <w:r>
              <w:rPr>
                <w:b/>
                <w:bCs/>
                <w:sz w:val="20"/>
              </w:rPr>
              <w:t>55</w:t>
            </w:r>
          </w:p>
        </w:tc>
        <w:tc>
          <w:tcPr>
            <w:tcW w:w="141" w:type="pct"/>
          </w:tcPr>
          <w:p w14:paraId="11442406"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7E26A928" w14:textId="10303029" w:rsidR="00806FDB" w:rsidRPr="0093239C" w:rsidRDefault="00806FDB" w:rsidP="00806FDB">
            <w:pPr>
              <w:tabs>
                <w:tab w:val="decimal" w:pos="997"/>
              </w:tabs>
              <w:spacing w:line="240" w:lineRule="atLeast"/>
              <w:ind w:left="-110" w:right="-20"/>
              <w:rPr>
                <w:rFonts w:cstheme="minorBidi"/>
                <w:b/>
                <w:bCs/>
                <w:color w:val="000000"/>
                <w:sz w:val="20"/>
                <w:lang w:bidi="th-TH"/>
              </w:rPr>
            </w:pPr>
            <w:r w:rsidRPr="00B1177D">
              <w:rPr>
                <w:b/>
                <w:bCs/>
                <w:sz w:val="20"/>
              </w:rPr>
              <w:t>1</w:t>
            </w:r>
            <w:r>
              <w:rPr>
                <w:b/>
                <w:bCs/>
                <w:sz w:val="20"/>
              </w:rPr>
              <w:t>7</w:t>
            </w:r>
            <w:r w:rsidRPr="00B1177D">
              <w:rPr>
                <w:b/>
                <w:bCs/>
                <w:sz w:val="20"/>
              </w:rPr>
              <w:t>7,</w:t>
            </w:r>
            <w:r>
              <w:rPr>
                <w:b/>
                <w:bCs/>
                <w:sz w:val="20"/>
              </w:rPr>
              <w:t>748</w:t>
            </w:r>
            <w:r w:rsidRPr="00B1177D">
              <w:rPr>
                <w:b/>
                <w:bCs/>
                <w:sz w:val="20"/>
              </w:rPr>
              <w:t>,</w:t>
            </w:r>
            <w:r>
              <w:rPr>
                <w:b/>
                <w:bCs/>
                <w:sz w:val="20"/>
              </w:rPr>
              <w:t>961</w:t>
            </w:r>
          </w:p>
        </w:tc>
        <w:tc>
          <w:tcPr>
            <w:tcW w:w="141" w:type="pct"/>
          </w:tcPr>
          <w:p w14:paraId="2C345F77" w14:textId="77777777" w:rsidR="00806FDB" w:rsidRPr="005F213F" w:rsidRDefault="00806FDB" w:rsidP="00806FDB">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703F1C7D" w14:textId="4F2DC994" w:rsidR="00806FDB" w:rsidRPr="00684989" w:rsidRDefault="00806FDB" w:rsidP="00806FDB">
            <w:pPr>
              <w:tabs>
                <w:tab w:val="decimal" w:pos="997"/>
              </w:tabs>
              <w:spacing w:line="240" w:lineRule="atLeast"/>
              <w:ind w:left="-110" w:right="-20"/>
              <w:rPr>
                <w:rFonts w:cs="Times New Roman"/>
                <w:b/>
                <w:bCs/>
                <w:color w:val="000000"/>
                <w:sz w:val="20"/>
                <w:lang w:val="en-US"/>
              </w:rPr>
            </w:pPr>
            <w:r w:rsidRPr="00B1177D">
              <w:rPr>
                <w:b/>
                <w:bCs/>
                <w:sz w:val="20"/>
              </w:rPr>
              <w:t>1</w:t>
            </w:r>
            <w:r>
              <w:rPr>
                <w:b/>
                <w:bCs/>
                <w:sz w:val="20"/>
              </w:rPr>
              <w:t>79</w:t>
            </w:r>
            <w:r w:rsidRPr="00B1177D">
              <w:rPr>
                <w:b/>
                <w:bCs/>
                <w:sz w:val="20"/>
              </w:rPr>
              <w:t>,</w:t>
            </w:r>
            <w:r>
              <w:rPr>
                <w:b/>
                <w:bCs/>
                <w:sz w:val="20"/>
              </w:rPr>
              <w:t>918</w:t>
            </w:r>
            <w:r w:rsidRPr="00B1177D">
              <w:rPr>
                <w:b/>
                <w:bCs/>
                <w:sz w:val="20"/>
              </w:rPr>
              <w:t>,</w:t>
            </w:r>
            <w:r>
              <w:rPr>
                <w:rFonts w:cs="Times New Roman"/>
                <w:b/>
                <w:bCs/>
                <w:color w:val="000000"/>
                <w:sz w:val="20"/>
              </w:rPr>
              <w:t>829</w:t>
            </w:r>
          </w:p>
        </w:tc>
      </w:tr>
      <w:tr w:rsidR="00806FDB" w:rsidRPr="00AB5DFA" w14:paraId="2267862D" w14:textId="77777777" w:rsidTr="009E0BC7">
        <w:tc>
          <w:tcPr>
            <w:tcW w:w="1583" w:type="pct"/>
          </w:tcPr>
          <w:p w14:paraId="45A106A5" w14:textId="77777777" w:rsidR="00806FDB" w:rsidRPr="00AB5DFA" w:rsidRDefault="00806FDB" w:rsidP="00806FDB">
            <w:pPr>
              <w:ind w:left="340" w:right="-110" w:hanging="358"/>
              <w:rPr>
                <w:rFonts w:cs="Times New Roman"/>
                <w:sz w:val="20"/>
              </w:rPr>
            </w:pPr>
          </w:p>
        </w:tc>
        <w:tc>
          <w:tcPr>
            <w:tcW w:w="549" w:type="pct"/>
            <w:tcBorders>
              <w:top w:val="double" w:sz="4" w:space="0" w:color="auto"/>
            </w:tcBorders>
          </w:tcPr>
          <w:p w14:paraId="4D88CB4C" w14:textId="77777777" w:rsidR="00806FDB" w:rsidRPr="00AB5DFA" w:rsidRDefault="00806FDB" w:rsidP="00806FDB">
            <w:pPr>
              <w:tabs>
                <w:tab w:val="decimal" w:pos="997"/>
              </w:tabs>
              <w:ind w:left="-110" w:right="-20"/>
              <w:rPr>
                <w:rFonts w:cs="Times New Roman"/>
                <w:sz w:val="20"/>
              </w:rPr>
            </w:pPr>
          </w:p>
        </w:tc>
        <w:tc>
          <w:tcPr>
            <w:tcW w:w="141" w:type="pct"/>
          </w:tcPr>
          <w:p w14:paraId="13EBF6E8" w14:textId="77777777" w:rsidR="00806FDB" w:rsidRPr="00AB5DFA" w:rsidRDefault="00806FDB" w:rsidP="00806FDB">
            <w:pPr>
              <w:tabs>
                <w:tab w:val="decimal" w:pos="997"/>
              </w:tabs>
              <w:ind w:left="-110" w:right="-20"/>
              <w:rPr>
                <w:rFonts w:cs="Times New Roman"/>
                <w:sz w:val="20"/>
              </w:rPr>
            </w:pPr>
          </w:p>
        </w:tc>
        <w:tc>
          <w:tcPr>
            <w:tcW w:w="560" w:type="pct"/>
            <w:tcBorders>
              <w:top w:val="double" w:sz="4" w:space="0" w:color="auto"/>
            </w:tcBorders>
          </w:tcPr>
          <w:p w14:paraId="5E6BE305" w14:textId="77777777" w:rsidR="00806FDB" w:rsidRPr="00AB5DFA" w:rsidRDefault="00806FDB" w:rsidP="00806FDB">
            <w:pPr>
              <w:tabs>
                <w:tab w:val="decimal" w:pos="997"/>
              </w:tabs>
              <w:ind w:left="-110" w:right="-20"/>
              <w:rPr>
                <w:rFonts w:cs="Times New Roman"/>
                <w:sz w:val="20"/>
              </w:rPr>
            </w:pPr>
          </w:p>
        </w:tc>
        <w:tc>
          <w:tcPr>
            <w:tcW w:w="125" w:type="pct"/>
          </w:tcPr>
          <w:p w14:paraId="6BF10E41" w14:textId="77777777" w:rsidR="00806FDB" w:rsidRPr="00AB5DFA" w:rsidRDefault="00806FDB" w:rsidP="00806FDB">
            <w:pPr>
              <w:tabs>
                <w:tab w:val="decimal" w:pos="997"/>
              </w:tabs>
              <w:ind w:left="-110" w:right="-20"/>
              <w:rPr>
                <w:rFonts w:cs="Times New Roman"/>
                <w:sz w:val="20"/>
              </w:rPr>
            </w:pPr>
          </w:p>
        </w:tc>
        <w:tc>
          <w:tcPr>
            <w:tcW w:w="577" w:type="pct"/>
            <w:tcBorders>
              <w:top w:val="double" w:sz="4" w:space="0" w:color="auto"/>
            </w:tcBorders>
          </w:tcPr>
          <w:p w14:paraId="19BCD2D8" w14:textId="77777777" w:rsidR="00806FDB" w:rsidRPr="00AB5DFA" w:rsidRDefault="00806FDB" w:rsidP="00806FDB">
            <w:pPr>
              <w:tabs>
                <w:tab w:val="decimal" w:pos="997"/>
              </w:tabs>
              <w:ind w:left="-110" w:right="-20"/>
              <w:rPr>
                <w:rFonts w:cs="Times New Roman"/>
                <w:sz w:val="20"/>
              </w:rPr>
            </w:pPr>
          </w:p>
        </w:tc>
        <w:tc>
          <w:tcPr>
            <w:tcW w:w="141" w:type="pct"/>
          </w:tcPr>
          <w:p w14:paraId="7BF16C6D" w14:textId="77777777" w:rsidR="00806FDB" w:rsidRPr="00AB5DFA" w:rsidRDefault="00806FDB" w:rsidP="00806FDB">
            <w:pPr>
              <w:tabs>
                <w:tab w:val="decimal" w:pos="997"/>
              </w:tabs>
              <w:ind w:left="-110" w:right="-20"/>
              <w:rPr>
                <w:rFonts w:cs="Times New Roman"/>
                <w:sz w:val="20"/>
              </w:rPr>
            </w:pPr>
          </w:p>
        </w:tc>
        <w:tc>
          <w:tcPr>
            <w:tcW w:w="604" w:type="pct"/>
            <w:tcBorders>
              <w:top w:val="double" w:sz="4" w:space="0" w:color="auto"/>
            </w:tcBorders>
          </w:tcPr>
          <w:p w14:paraId="77D98822" w14:textId="77777777" w:rsidR="00806FDB" w:rsidRPr="00AB5DFA" w:rsidRDefault="00806FDB" w:rsidP="00806FDB">
            <w:pPr>
              <w:tabs>
                <w:tab w:val="decimal" w:pos="997"/>
              </w:tabs>
              <w:ind w:left="-110" w:right="-20"/>
              <w:rPr>
                <w:rFonts w:cs="Times New Roman"/>
                <w:sz w:val="20"/>
              </w:rPr>
            </w:pPr>
          </w:p>
        </w:tc>
        <w:tc>
          <w:tcPr>
            <w:tcW w:w="141" w:type="pct"/>
          </w:tcPr>
          <w:p w14:paraId="6F4867FA" w14:textId="77777777" w:rsidR="00806FDB" w:rsidRPr="00AB5DFA" w:rsidRDefault="00806FDB" w:rsidP="00806FDB">
            <w:pPr>
              <w:tabs>
                <w:tab w:val="decimal" w:pos="997"/>
              </w:tabs>
              <w:ind w:left="-110" w:right="-20"/>
              <w:rPr>
                <w:rFonts w:cs="Times New Roman"/>
                <w:sz w:val="20"/>
              </w:rPr>
            </w:pPr>
          </w:p>
        </w:tc>
        <w:tc>
          <w:tcPr>
            <w:tcW w:w="579" w:type="pct"/>
            <w:tcBorders>
              <w:top w:val="double" w:sz="4" w:space="0" w:color="auto"/>
            </w:tcBorders>
          </w:tcPr>
          <w:p w14:paraId="47C9C3C0" w14:textId="77777777" w:rsidR="00806FDB" w:rsidRPr="00AB5DFA" w:rsidRDefault="00806FDB" w:rsidP="00806FDB">
            <w:pPr>
              <w:tabs>
                <w:tab w:val="decimal" w:pos="997"/>
              </w:tabs>
              <w:ind w:left="-110" w:right="-20"/>
              <w:rPr>
                <w:rFonts w:cs="Times New Roman"/>
                <w:sz w:val="20"/>
              </w:rPr>
            </w:pPr>
          </w:p>
        </w:tc>
      </w:tr>
      <w:tr w:rsidR="009E0BC7" w:rsidRPr="00AB5DFA" w14:paraId="4159DA05" w14:textId="77777777" w:rsidTr="009E0BC7">
        <w:tc>
          <w:tcPr>
            <w:tcW w:w="1583" w:type="pct"/>
          </w:tcPr>
          <w:p w14:paraId="590A2ED8" w14:textId="77777777" w:rsidR="009E0BC7" w:rsidRPr="00AB5DFA" w:rsidRDefault="009E0BC7" w:rsidP="00806FDB">
            <w:pPr>
              <w:ind w:left="340" w:right="-110" w:hanging="358"/>
              <w:rPr>
                <w:rFonts w:cs="Times New Roman"/>
                <w:sz w:val="20"/>
              </w:rPr>
            </w:pPr>
          </w:p>
        </w:tc>
        <w:tc>
          <w:tcPr>
            <w:tcW w:w="549" w:type="pct"/>
          </w:tcPr>
          <w:p w14:paraId="76B408C1" w14:textId="77777777" w:rsidR="009E0BC7" w:rsidRPr="00AB5DFA" w:rsidRDefault="009E0BC7" w:rsidP="00806FDB">
            <w:pPr>
              <w:tabs>
                <w:tab w:val="decimal" w:pos="997"/>
              </w:tabs>
              <w:ind w:left="-110" w:right="-20"/>
              <w:rPr>
                <w:rFonts w:cs="Times New Roman"/>
                <w:sz w:val="20"/>
              </w:rPr>
            </w:pPr>
          </w:p>
        </w:tc>
        <w:tc>
          <w:tcPr>
            <w:tcW w:w="141" w:type="pct"/>
          </w:tcPr>
          <w:p w14:paraId="73C0D0B7" w14:textId="77777777" w:rsidR="009E0BC7" w:rsidRPr="00AB5DFA" w:rsidRDefault="009E0BC7" w:rsidP="00806FDB">
            <w:pPr>
              <w:tabs>
                <w:tab w:val="decimal" w:pos="997"/>
              </w:tabs>
              <w:ind w:left="-110" w:right="-20"/>
              <w:rPr>
                <w:rFonts w:cs="Times New Roman"/>
                <w:sz w:val="20"/>
              </w:rPr>
            </w:pPr>
          </w:p>
        </w:tc>
        <w:tc>
          <w:tcPr>
            <w:tcW w:w="560" w:type="pct"/>
          </w:tcPr>
          <w:p w14:paraId="4713FF61" w14:textId="77777777" w:rsidR="009E0BC7" w:rsidRPr="00AB5DFA" w:rsidRDefault="009E0BC7" w:rsidP="00806FDB">
            <w:pPr>
              <w:tabs>
                <w:tab w:val="decimal" w:pos="997"/>
              </w:tabs>
              <w:ind w:left="-110" w:right="-20"/>
              <w:rPr>
                <w:rFonts w:cs="Times New Roman"/>
                <w:sz w:val="20"/>
              </w:rPr>
            </w:pPr>
          </w:p>
        </w:tc>
        <w:tc>
          <w:tcPr>
            <w:tcW w:w="125" w:type="pct"/>
          </w:tcPr>
          <w:p w14:paraId="653912AA" w14:textId="77777777" w:rsidR="009E0BC7" w:rsidRPr="00AB5DFA" w:rsidRDefault="009E0BC7" w:rsidP="00806FDB">
            <w:pPr>
              <w:tabs>
                <w:tab w:val="decimal" w:pos="997"/>
              </w:tabs>
              <w:ind w:left="-110" w:right="-20"/>
              <w:rPr>
                <w:rFonts w:cs="Times New Roman"/>
                <w:sz w:val="20"/>
              </w:rPr>
            </w:pPr>
          </w:p>
        </w:tc>
        <w:tc>
          <w:tcPr>
            <w:tcW w:w="577" w:type="pct"/>
          </w:tcPr>
          <w:p w14:paraId="598DE936" w14:textId="77777777" w:rsidR="009E0BC7" w:rsidRPr="00AB5DFA" w:rsidRDefault="009E0BC7" w:rsidP="00806FDB">
            <w:pPr>
              <w:tabs>
                <w:tab w:val="decimal" w:pos="997"/>
              </w:tabs>
              <w:ind w:left="-110" w:right="-20"/>
              <w:rPr>
                <w:rFonts w:cs="Times New Roman"/>
                <w:sz w:val="20"/>
              </w:rPr>
            </w:pPr>
          </w:p>
        </w:tc>
        <w:tc>
          <w:tcPr>
            <w:tcW w:w="141" w:type="pct"/>
          </w:tcPr>
          <w:p w14:paraId="34389436" w14:textId="77777777" w:rsidR="009E0BC7" w:rsidRPr="00AB5DFA" w:rsidRDefault="009E0BC7" w:rsidP="00806FDB">
            <w:pPr>
              <w:tabs>
                <w:tab w:val="decimal" w:pos="997"/>
              </w:tabs>
              <w:ind w:left="-110" w:right="-20"/>
              <w:rPr>
                <w:rFonts w:cs="Times New Roman"/>
                <w:sz w:val="20"/>
              </w:rPr>
            </w:pPr>
          </w:p>
        </w:tc>
        <w:tc>
          <w:tcPr>
            <w:tcW w:w="604" w:type="pct"/>
          </w:tcPr>
          <w:p w14:paraId="799A9C0D" w14:textId="77777777" w:rsidR="009E0BC7" w:rsidRPr="00AB5DFA" w:rsidRDefault="009E0BC7" w:rsidP="00806FDB">
            <w:pPr>
              <w:tabs>
                <w:tab w:val="decimal" w:pos="997"/>
              </w:tabs>
              <w:ind w:left="-110" w:right="-20"/>
              <w:rPr>
                <w:rFonts w:cs="Times New Roman"/>
                <w:sz w:val="20"/>
              </w:rPr>
            </w:pPr>
          </w:p>
        </w:tc>
        <w:tc>
          <w:tcPr>
            <w:tcW w:w="141" w:type="pct"/>
          </w:tcPr>
          <w:p w14:paraId="3B61A705" w14:textId="77777777" w:rsidR="009E0BC7" w:rsidRPr="00AB5DFA" w:rsidRDefault="009E0BC7" w:rsidP="00806FDB">
            <w:pPr>
              <w:tabs>
                <w:tab w:val="decimal" w:pos="997"/>
              </w:tabs>
              <w:ind w:left="-110" w:right="-20"/>
              <w:rPr>
                <w:rFonts w:cs="Times New Roman"/>
                <w:sz w:val="20"/>
              </w:rPr>
            </w:pPr>
          </w:p>
        </w:tc>
        <w:tc>
          <w:tcPr>
            <w:tcW w:w="579" w:type="pct"/>
          </w:tcPr>
          <w:p w14:paraId="2C512DE1" w14:textId="77777777" w:rsidR="009E0BC7" w:rsidRPr="00AB5DFA" w:rsidRDefault="009E0BC7" w:rsidP="00806FDB">
            <w:pPr>
              <w:tabs>
                <w:tab w:val="decimal" w:pos="997"/>
              </w:tabs>
              <w:ind w:left="-110" w:right="-20"/>
              <w:rPr>
                <w:rFonts w:cs="Times New Roman"/>
                <w:sz w:val="20"/>
              </w:rPr>
            </w:pPr>
          </w:p>
        </w:tc>
      </w:tr>
      <w:tr w:rsidR="00806FDB" w:rsidRPr="00AB5DFA" w14:paraId="50546B6C" w14:textId="77777777">
        <w:tc>
          <w:tcPr>
            <w:tcW w:w="1583" w:type="pct"/>
          </w:tcPr>
          <w:p w14:paraId="789335A0" w14:textId="77777777" w:rsidR="00806FDB" w:rsidRPr="00AB5DFA" w:rsidRDefault="00806FDB" w:rsidP="00806FDB">
            <w:pPr>
              <w:spacing w:line="240" w:lineRule="atLeast"/>
              <w:ind w:left="340" w:right="-110" w:hanging="358"/>
              <w:rPr>
                <w:rFonts w:cs="Times New Roman"/>
                <w:b/>
                <w:bCs/>
                <w:i/>
                <w:iCs/>
                <w:sz w:val="20"/>
              </w:rPr>
            </w:pPr>
            <w:r w:rsidRPr="00AB5DFA">
              <w:rPr>
                <w:rFonts w:cs="Times New Roman"/>
                <w:b/>
                <w:bCs/>
                <w:i/>
                <w:iCs/>
                <w:sz w:val="20"/>
              </w:rPr>
              <w:t>Financial liabilities</w:t>
            </w:r>
          </w:p>
        </w:tc>
        <w:tc>
          <w:tcPr>
            <w:tcW w:w="549" w:type="pct"/>
          </w:tcPr>
          <w:p w14:paraId="427D2DB1" w14:textId="77777777" w:rsidR="00806FDB" w:rsidRPr="00AB5DFA" w:rsidRDefault="00806FDB" w:rsidP="00806FDB">
            <w:pPr>
              <w:tabs>
                <w:tab w:val="decimal" w:pos="997"/>
              </w:tabs>
              <w:spacing w:line="240" w:lineRule="atLeast"/>
              <w:ind w:left="-110" w:right="-20"/>
              <w:rPr>
                <w:rFonts w:cs="Times New Roman"/>
                <w:sz w:val="20"/>
              </w:rPr>
            </w:pPr>
          </w:p>
        </w:tc>
        <w:tc>
          <w:tcPr>
            <w:tcW w:w="141" w:type="pct"/>
          </w:tcPr>
          <w:p w14:paraId="574EAECC" w14:textId="77777777" w:rsidR="00806FDB" w:rsidRPr="00AB5DFA" w:rsidRDefault="00806FDB" w:rsidP="00806FDB">
            <w:pPr>
              <w:tabs>
                <w:tab w:val="decimal" w:pos="997"/>
              </w:tabs>
              <w:spacing w:line="240" w:lineRule="atLeast"/>
              <w:ind w:left="-110" w:right="-20"/>
              <w:rPr>
                <w:rFonts w:cs="Times New Roman"/>
                <w:sz w:val="20"/>
              </w:rPr>
            </w:pPr>
          </w:p>
        </w:tc>
        <w:tc>
          <w:tcPr>
            <w:tcW w:w="560" w:type="pct"/>
          </w:tcPr>
          <w:p w14:paraId="0094BD9A" w14:textId="77777777" w:rsidR="00806FDB" w:rsidRPr="00AB5DFA" w:rsidRDefault="00806FDB" w:rsidP="00806FDB">
            <w:pPr>
              <w:tabs>
                <w:tab w:val="decimal" w:pos="997"/>
              </w:tabs>
              <w:spacing w:line="240" w:lineRule="atLeast"/>
              <w:ind w:left="-110" w:right="-20"/>
              <w:rPr>
                <w:rFonts w:cs="Times New Roman"/>
                <w:sz w:val="20"/>
              </w:rPr>
            </w:pPr>
          </w:p>
        </w:tc>
        <w:tc>
          <w:tcPr>
            <w:tcW w:w="125" w:type="pct"/>
          </w:tcPr>
          <w:p w14:paraId="653A693A" w14:textId="77777777" w:rsidR="00806FDB" w:rsidRPr="00AB5DFA" w:rsidRDefault="00806FDB" w:rsidP="00806FDB">
            <w:pPr>
              <w:tabs>
                <w:tab w:val="decimal" w:pos="997"/>
              </w:tabs>
              <w:spacing w:line="240" w:lineRule="atLeast"/>
              <w:ind w:left="-110" w:right="-20"/>
              <w:rPr>
                <w:rFonts w:cs="Times New Roman"/>
                <w:sz w:val="20"/>
              </w:rPr>
            </w:pPr>
          </w:p>
        </w:tc>
        <w:tc>
          <w:tcPr>
            <w:tcW w:w="577" w:type="pct"/>
          </w:tcPr>
          <w:p w14:paraId="0CE3BD53" w14:textId="77777777" w:rsidR="00806FDB" w:rsidRPr="00AB5DFA" w:rsidRDefault="00806FDB" w:rsidP="00806FDB">
            <w:pPr>
              <w:tabs>
                <w:tab w:val="decimal" w:pos="997"/>
              </w:tabs>
              <w:spacing w:line="240" w:lineRule="atLeast"/>
              <w:ind w:left="-110" w:right="-20"/>
              <w:rPr>
                <w:rFonts w:cs="Times New Roman"/>
                <w:sz w:val="20"/>
              </w:rPr>
            </w:pPr>
          </w:p>
        </w:tc>
        <w:tc>
          <w:tcPr>
            <w:tcW w:w="141" w:type="pct"/>
          </w:tcPr>
          <w:p w14:paraId="17E2E3A2" w14:textId="77777777" w:rsidR="00806FDB" w:rsidRPr="00AB5DFA" w:rsidRDefault="00806FDB" w:rsidP="00806FDB">
            <w:pPr>
              <w:tabs>
                <w:tab w:val="decimal" w:pos="997"/>
              </w:tabs>
              <w:spacing w:line="240" w:lineRule="atLeast"/>
              <w:ind w:left="-110" w:right="-20"/>
              <w:rPr>
                <w:rFonts w:cs="Times New Roman"/>
                <w:sz w:val="20"/>
              </w:rPr>
            </w:pPr>
          </w:p>
        </w:tc>
        <w:tc>
          <w:tcPr>
            <w:tcW w:w="604" w:type="pct"/>
          </w:tcPr>
          <w:p w14:paraId="76438674" w14:textId="77777777" w:rsidR="00806FDB" w:rsidRPr="00AB5DFA" w:rsidRDefault="00806FDB" w:rsidP="00806FDB">
            <w:pPr>
              <w:tabs>
                <w:tab w:val="decimal" w:pos="997"/>
              </w:tabs>
              <w:spacing w:line="240" w:lineRule="atLeast"/>
              <w:ind w:left="-110" w:right="-20"/>
              <w:rPr>
                <w:rFonts w:cs="Times New Roman"/>
                <w:sz w:val="20"/>
              </w:rPr>
            </w:pPr>
          </w:p>
        </w:tc>
        <w:tc>
          <w:tcPr>
            <w:tcW w:w="141" w:type="pct"/>
          </w:tcPr>
          <w:p w14:paraId="178A10B8" w14:textId="77777777" w:rsidR="00806FDB" w:rsidRPr="00AB5DFA" w:rsidRDefault="00806FDB" w:rsidP="00806FDB">
            <w:pPr>
              <w:tabs>
                <w:tab w:val="decimal" w:pos="997"/>
              </w:tabs>
              <w:spacing w:line="240" w:lineRule="atLeast"/>
              <w:ind w:left="-110" w:right="-20"/>
              <w:rPr>
                <w:rFonts w:cs="Times New Roman"/>
                <w:sz w:val="20"/>
              </w:rPr>
            </w:pPr>
          </w:p>
        </w:tc>
        <w:tc>
          <w:tcPr>
            <w:tcW w:w="579" w:type="pct"/>
          </w:tcPr>
          <w:p w14:paraId="26B030FF" w14:textId="77777777" w:rsidR="00806FDB" w:rsidRPr="00AB5DFA" w:rsidRDefault="00806FDB" w:rsidP="00806FDB">
            <w:pPr>
              <w:tabs>
                <w:tab w:val="decimal" w:pos="997"/>
              </w:tabs>
              <w:spacing w:line="240" w:lineRule="atLeast"/>
              <w:ind w:left="-110" w:right="-20"/>
              <w:rPr>
                <w:rFonts w:cs="Times New Roman"/>
                <w:sz w:val="20"/>
              </w:rPr>
            </w:pPr>
          </w:p>
        </w:tc>
      </w:tr>
      <w:tr w:rsidR="00806FDB" w:rsidRPr="00AB5DFA" w14:paraId="65E7BD7E" w14:textId="77777777">
        <w:tc>
          <w:tcPr>
            <w:tcW w:w="1583" w:type="pct"/>
          </w:tcPr>
          <w:p w14:paraId="51A9DE55"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Deposits</w:t>
            </w:r>
          </w:p>
        </w:tc>
        <w:tc>
          <w:tcPr>
            <w:tcW w:w="549" w:type="pct"/>
          </w:tcPr>
          <w:p w14:paraId="7CC34362" w14:textId="7CC6B897" w:rsidR="00806FDB" w:rsidRPr="005F213F" w:rsidRDefault="00806FDB" w:rsidP="00806FDB">
            <w:pPr>
              <w:tabs>
                <w:tab w:val="decimal" w:pos="997"/>
              </w:tabs>
              <w:spacing w:line="240" w:lineRule="atLeast"/>
              <w:ind w:right="-20"/>
              <w:rPr>
                <w:rFonts w:cs="Times New Roman"/>
                <w:color w:val="000000"/>
                <w:sz w:val="20"/>
              </w:rPr>
            </w:pPr>
            <w:r w:rsidRPr="00B1177D">
              <w:rPr>
                <w:sz w:val="20"/>
              </w:rPr>
              <w:t>-</w:t>
            </w:r>
          </w:p>
        </w:tc>
        <w:tc>
          <w:tcPr>
            <w:tcW w:w="141" w:type="pct"/>
          </w:tcPr>
          <w:p w14:paraId="69FD050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Pr>
          <w:p w14:paraId="2AB5E1B0" w14:textId="6EA47190"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25" w:type="pct"/>
          </w:tcPr>
          <w:p w14:paraId="1E9FED1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Pr>
          <w:p w14:paraId="785832A5" w14:textId="35A59321"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6A9BDE39"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Pr>
          <w:p w14:paraId="78A91B54" w14:textId="2F4BDD6C"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1</w:t>
            </w:r>
            <w:r>
              <w:rPr>
                <w:sz w:val="20"/>
              </w:rPr>
              <w:t>32</w:t>
            </w:r>
            <w:r w:rsidRPr="00B1177D">
              <w:rPr>
                <w:sz w:val="20"/>
              </w:rPr>
              <w:t>,</w:t>
            </w:r>
            <w:r>
              <w:rPr>
                <w:sz w:val="20"/>
              </w:rPr>
              <w:t>818</w:t>
            </w:r>
            <w:r w:rsidRPr="00B1177D">
              <w:rPr>
                <w:sz w:val="20"/>
              </w:rPr>
              <w:t>,</w:t>
            </w:r>
            <w:r>
              <w:rPr>
                <w:rFonts w:cs="Times New Roman"/>
                <w:color w:val="000000"/>
                <w:sz w:val="20"/>
              </w:rPr>
              <w:t>643</w:t>
            </w:r>
          </w:p>
        </w:tc>
        <w:tc>
          <w:tcPr>
            <w:tcW w:w="141" w:type="pct"/>
          </w:tcPr>
          <w:p w14:paraId="0A8A5191"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Pr>
          <w:p w14:paraId="7767D873" w14:textId="265FDAF5"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1</w:t>
            </w:r>
            <w:r>
              <w:rPr>
                <w:sz w:val="20"/>
              </w:rPr>
              <w:t>32</w:t>
            </w:r>
            <w:r w:rsidRPr="00B1177D">
              <w:rPr>
                <w:sz w:val="20"/>
              </w:rPr>
              <w:t>,</w:t>
            </w:r>
            <w:r>
              <w:rPr>
                <w:sz w:val="20"/>
              </w:rPr>
              <w:t>818</w:t>
            </w:r>
            <w:r w:rsidRPr="00B1177D">
              <w:rPr>
                <w:sz w:val="20"/>
              </w:rPr>
              <w:t>,</w:t>
            </w:r>
            <w:r>
              <w:rPr>
                <w:rFonts w:cs="Times New Roman"/>
                <w:color w:val="000000"/>
                <w:sz w:val="20"/>
              </w:rPr>
              <w:t>643</w:t>
            </w:r>
          </w:p>
        </w:tc>
      </w:tr>
      <w:tr w:rsidR="00806FDB" w:rsidRPr="00AB5DFA" w14:paraId="77EB90EE" w14:textId="77777777">
        <w:tc>
          <w:tcPr>
            <w:tcW w:w="1583" w:type="pct"/>
          </w:tcPr>
          <w:p w14:paraId="065D8596"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Interbank and money market items</w:t>
            </w:r>
          </w:p>
        </w:tc>
        <w:tc>
          <w:tcPr>
            <w:tcW w:w="549" w:type="pct"/>
          </w:tcPr>
          <w:p w14:paraId="4CDA73CE" w14:textId="0D6EC624"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7399750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Pr>
          <w:p w14:paraId="612BB3E2" w14:textId="6DB410D1"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25" w:type="pct"/>
          </w:tcPr>
          <w:p w14:paraId="64A0C83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Pr>
          <w:p w14:paraId="072E6531" w14:textId="2FF6158B"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19ECAF8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Pr>
          <w:p w14:paraId="28171774" w14:textId="246BAEBE"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2</w:t>
            </w:r>
            <w:r>
              <w:rPr>
                <w:sz w:val="20"/>
              </w:rPr>
              <w:t>0</w:t>
            </w:r>
            <w:r w:rsidRPr="00B1177D">
              <w:rPr>
                <w:sz w:val="20"/>
              </w:rPr>
              <w:t>,</w:t>
            </w:r>
            <w:r>
              <w:rPr>
                <w:sz w:val="20"/>
              </w:rPr>
              <w:t>2</w:t>
            </w:r>
            <w:r w:rsidRPr="00B1177D">
              <w:rPr>
                <w:sz w:val="20"/>
              </w:rPr>
              <w:t>57,</w:t>
            </w:r>
            <w:r>
              <w:rPr>
                <w:sz w:val="20"/>
              </w:rPr>
              <w:t>742</w:t>
            </w:r>
            <w:r w:rsidRPr="00B1177D">
              <w:rPr>
                <w:sz w:val="20"/>
              </w:rPr>
              <w:t xml:space="preserve"> </w:t>
            </w:r>
          </w:p>
        </w:tc>
        <w:tc>
          <w:tcPr>
            <w:tcW w:w="141" w:type="pct"/>
          </w:tcPr>
          <w:p w14:paraId="18EB7A36"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Pr>
          <w:p w14:paraId="1CBC1E85" w14:textId="5D33CA28"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2</w:t>
            </w:r>
            <w:r>
              <w:rPr>
                <w:sz w:val="20"/>
              </w:rPr>
              <w:t>0</w:t>
            </w:r>
            <w:r w:rsidRPr="00B1177D">
              <w:rPr>
                <w:sz w:val="20"/>
              </w:rPr>
              <w:t>,</w:t>
            </w:r>
            <w:r>
              <w:rPr>
                <w:sz w:val="20"/>
              </w:rPr>
              <w:t>2</w:t>
            </w:r>
            <w:r w:rsidRPr="00B1177D">
              <w:rPr>
                <w:sz w:val="20"/>
              </w:rPr>
              <w:t>57,</w:t>
            </w:r>
            <w:r>
              <w:rPr>
                <w:sz w:val="20"/>
              </w:rPr>
              <w:t>742</w:t>
            </w:r>
            <w:r w:rsidRPr="00B1177D">
              <w:rPr>
                <w:sz w:val="20"/>
              </w:rPr>
              <w:t xml:space="preserve"> </w:t>
            </w:r>
          </w:p>
        </w:tc>
      </w:tr>
      <w:tr w:rsidR="00806FDB" w:rsidRPr="00AB5DFA" w14:paraId="25DA1566" w14:textId="77777777">
        <w:tc>
          <w:tcPr>
            <w:tcW w:w="1583" w:type="pct"/>
          </w:tcPr>
          <w:p w14:paraId="2323F8A4"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Liabilities payable on demand</w:t>
            </w:r>
          </w:p>
        </w:tc>
        <w:tc>
          <w:tcPr>
            <w:tcW w:w="549" w:type="pct"/>
          </w:tcPr>
          <w:p w14:paraId="360680EC" w14:textId="020A7613"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328CB34E"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Pr>
          <w:p w14:paraId="5AC77B72" w14:textId="66606CEC"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25" w:type="pct"/>
          </w:tcPr>
          <w:p w14:paraId="31D7A286"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Pr>
          <w:p w14:paraId="3882CDEA" w14:textId="1C3F9885" w:rsidR="00806FDB" w:rsidRPr="005F213F" w:rsidRDefault="00806FDB" w:rsidP="00806FDB">
            <w:pPr>
              <w:tabs>
                <w:tab w:val="decimal" w:pos="909"/>
              </w:tabs>
              <w:spacing w:line="240" w:lineRule="atLeast"/>
              <w:ind w:left="-110" w:right="-20"/>
              <w:rPr>
                <w:rFonts w:cs="Times New Roman"/>
                <w:color w:val="000000"/>
                <w:sz w:val="20"/>
              </w:rPr>
            </w:pPr>
            <w:r w:rsidRPr="00B1177D">
              <w:rPr>
                <w:sz w:val="20"/>
              </w:rPr>
              <w:t>-</w:t>
            </w:r>
          </w:p>
        </w:tc>
        <w:tc>
          <w:tcPr>
            <w:tcW w:w="141" w:type="pct"/>
          </w:tcPr>
          <w:p w14:paraId="0D225EAE"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Pr>
          <w:p w14:paraId="7A96F66D" w14:textId="6C23E189"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45,</w:t>
            </w:r>
            <w:r>
              <w:rPr>
                <w:sz w:val="20"/>
              </w:rPr>
              <w:t>092</w:t>
            </w:r>
            <w:r w:rsidRPr="00B1177D">
              <w:rPr>
                <w:sz w:val="20"/>
              </w:rPr>
              <w:t xml:space="preserve"> </w:t>
            </w:r>
          </w:p>
        </w:tc>
        <w:tc>
          <w:tcPr>
            <w:tcW w:w="141" w:type="pct"/>
          </w:tcPr>
          <w:p w14:paraId="0C789CCD"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Pr>
          <w:p w14:paraId="0A2418DA" w14:textId="5DBDB573"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45,</w:t>
            </w:r>
            <w:r>
              <w:rPr>
                <w:sz w:val="20"/>
              </w:rPr>
              <w:t>092</w:t>
            </w:r>
            <w:r w:rsidRPr="00B1177D">
              <w:rPr>
                <w:sz w:val="20"/>
              </w:rPr>
              <w:t xml:space="preserve"> </w:t>
            </w:r>
          </w:p>
        </w:tc>
      </w:tr>
      <w:tr w:rsidR="00806FDB" w:rsidRPr="00AB5DFA" w14:paraId="1D4EF821" w14:textId="77777777">
        <w:tc>
          <w:tcPr>
            <w:tcW w:w="1583" w:type="pct"/>
          </w:tcPr>
          <w:p w14:paraId="3A73B85B"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Derivative liabilities</w:t>
            </w:r>
          </w:p>
        </w:tc>
        <w:tc>
          <w:tcPr>
            <w:tcW w:w="549" w:type="pct"/>
          </w:tcPr>
          <w:p w14:paraId="04744DC9" w14:textId="471C3404" w:rsidR="00806FDB" w:rsidRPr="00A6283C" w:rsidRDefault="00806FDB" w:rsidP="00806FDB">
            <w:pPr>
              <w:tabs>
                <w:tab w:val="decimal" w:pos="882"/>
              </w:tabs>
              <w:spacing w:line="240" w:lineRule="atLeast"/>
              <w:ind w:left="-110" w:right="-20"/>
              <w:rPr>
                <w:color w:val="000000"/>
                <w:sz w:val="20"/>
              </w:rPr>
            </w:pPr>
            <w:r w:rsidRPr="00B1177D">
              <w:rPr>
                <w:sz w:val="20"/>
              </w:rPr>
              <w:t>1</w:t>
            </w:r>
            <w:r>
              <w:rPr>
                <w:sz w:val="20"/>
              </w:rPr>
              <w:t>65</w:t>
            </w:r>
            <w:r w:rsidRPr="00B1177D">
              <w:rPr>
                <w:sz w:val="20"/>
              </w:rPr>
              <w:t>,1</w:t>
            </w:r>
            <w:r>
              <w:rPr>
                <w:color w:val="000000"/>
                <w:sz w:val="20"/>
              </w:rPr>
              <w:t>98</w:t>
            </w:r>
          </w:p>
        </w:tc>
        <w:tc>
          <w:tcPr>
            <w:tcW w:w="141" w:type="pct"/>
          </w:tcPr>
          <w:p w14:paraId="7CD8B982" w14:textId="77777777" w:rsidR="00806FDB" w:rsidRPr="005F213F" w:rsidRDefault="00806FDB" w:rsidP="00806FDB">
            <w:pPr>
              <w:tabs>
                <w:tab w:val="decimal" w:pos="882"/>
              </w:tabs>
              <w:spacing w:line="240" w:lineRule="atLeast"/>
              <w:ind w:left="-110" w:right="-20"/>
              <w:rPr>
                <w:rFonts w:cs="Times New Roman"/>
                <w:color w:val="000000"/>
                <w:sz w:val="20"/>
              </w:rPr>
            </w:pPr>
          </w:p>
        </w:tc>
        <w:tc>
          <w:tcPr>
            <w:tcW w:w="560" w:type="pct"/>
          </w:tcPr>
          <w:p w14:paraId="2151B7D9" w14:textId="73C4BDDF" w:rsidR="00806FDB" w:rsidRPr="00A6283C" w:rsidRDefault="00806FDB" w:rsidP="00806FDB">
            <w:pPr>
              <w:tabs>
                <w:tab w:val="decimal" w:pos="882"/>
              </w:tabs>
              <w:spacing w:line="240" w:lineRule="atLeast"/>
              <w:ind w:left="-110" w:right="-20"/>
              <w:rPr>
                <w:color w:val="000000"/>
                <w:sz w:val="20"/>
              </w:rPr>
            </w:pPr>
            <w:r w:rsidRPr="00B1177D">
              <w:rPr>
                <w:sz w:val="20"/>
              </w:rPr>
              <w:t>-</w:t>
            </w:r>
          </w:p>
        </w:tc>
        <w:tc>
          <w:tcPr>
            <w:tcW w:w="125" w:type="pct"/>
          </w:tcPr>
          <w:p w14:paraId="5706D0FA"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Pr>
          <w:p w14:paraId="3B8BFC29" w14:textId="5DB50740" w:rsidR="00806FDB" w:rsidRPr="00A6283C" w:rsidRDefault="00806FDB" w:rsidP="00806FDB">
            <w:pPr>
              <w:tabs>
                <w:tab w:val="decimal" w:pos="909"/>
              </w:tabs>
              <w:spacing w:line="240" w:lineRule="atLeast"/>
              <w:ind w:left="-110" w:right="-20"/>
              <w:rPr>
                <w:color w:val="000000"/>
                <w:sz w:val="20"/>
              </w:rPr>
            </w:pPr>
            <w:r w:rsidRPr="00B1177D">
              <w:rPr>
                <w:sz w:val="20"/>
              </w:rPr>
              <w:t>-</w:t>
            </w:r>
          </w:p>
        </w:tc>
        <w:tc>
          <w:tcPr>
            <w:tcW w:w="141" w:type="pct"/>
          </w:tcPr>
          <w:p w14:paraId="0455759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Pr>
          <w:p w14:paraId="5D8D8470" w14:textId="04E40A2E" w:rsidR="00806FDB" w:rsidRPr="00A6283C" w:rsidRDefault="00806FDB" w:rsidP="00806FDB">
            <w:pPr>
              <w:tabs>
                <w:tab w:val="decimal" w:pos="997"/>
              </w:tabs>
              <w:spacing w:line="240" w:lineRule="atLeast"/>
              <w:ind w:left="-110" w:right="-20"/>
              <w:rPr>
                <w:color w:val="000000"/>
                <w:sz w:val="20"/>
              </w:rPr>
            </w:pPr>
            <w:r w:rsidRPr="00B1177D">
              <w:rPr>
                <w:sz w:val="20"/>
              </w:rPr>
              <w:t>-</w:t>
            </w:r>
          </w:p>
        </w:tc>
        <w:tc>
          <w:tcPr>
            <w:tcW w:w="141" w:type="pct"/>
          </w:tcPr>
          <w:p w14:paraId="191EA152"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Pr>
          <w:p w14:paraId="471F7817" w14:textId="79A84462" w:rsidR="00806FDB" w:rsidRPr="00A6283C" w:rsidRDefault="00806FDB" w:rsidP="00806FDB">
            <w:pPr>
              <w:tabs>
                <w:tab w:val="decimal" w:pos="997"/>
              </w:tabs>
              <w:spacing w:line="240" w:lineRule="atLeast"/>
              <w:ind w:left="-110" w:right="-20"/>
              <w:rPr>
                <w:color w:val="000000"/>
                <w:sz w:val="20"/>
              </w:rPr>
            </w:pPr>
            <w:r w:rsidRPr="00B1177D">
              <w:rPr>
                <w:sz w:val="20"/>
              </w:rPr>
              <w:t>1</w:t>
            </w:r>
            <w:r>
              <w:rPr>
                <w:sz w:val="20"/>
              </w:rPr>
              <w:t>65</w:t>
            </w:r>
            <w:r w:rsidRPr="00B1177D">
              <w:rPr>
                <w:sz w:val="20"/>
              </w:rPr>
              <w:t>,1</w:t>
            </w:r>
            <w:r>
              <w:rPr>
                <w:color w:val="000000"/>
                <w:sz w:val="20"/>
              </w:rPr>
              <w:t>98</w:t>
            </w:r>
          </w:p>
        </w:tc>
      </w:tr>
      <w:tr w:rsidR="00806FDB" w:rsidRPr="00AB5DFA" w14:paraId="1E4E8BAD" w14:textId="77777777">
        <w:tc>
          <w:tcPr>
            <w:tcW w:w="1583" w:type="pct"/>
          </w:tcPr>
          <w:p w14:paraId="7991C16F" w14:textId="77777777" w:rsidR="00806FDB" w:rsidRPr="00AB5DFA" w:rsidRDefault="00806FDB" w:rsidP="00806FDB">
            <w:pPr>
              <w:spacing w:line="240" w:lineRule="atLeast"/>
              <w:ind w:left="340" w:right="-110" w:hanging="358"/>
              <w:rPr>
                <w:rFonts w:cs="Times New Roman"/>
                <w:sz w:val="20"/>
              </w:rPr>
            </w:pPr>
            <w:r w:rsidRPr="00AB5DFA">
              <w:rPr>
                <w:rFonts w:cs="Times New Roman"/>
                <w:sz w:val="20"/>
              </w:rPr>
              <w:t>Debt issued and borrowings</w:t>
            </w:r>
          </w:p>
        </w:tc>
        <w:tc>
          <w:tcPr>
            <w:tcW w:w="549" w:type="pct"/>
          </w:tcPr>
          <w:p w14:paraId="67B6A90C" w14:textId="01D13962" w:rsidR="00806FDB" w:rsidRPr="005F213F" w:rsidRDefault="00806FDB" w:rsidP="00806FDB">
            <w:pPr>
              <w:tabs>
                <w:tab w:val="decimal" w:pos="882"/>
              </w:tabs>
              <w:spacing w:line="240" w:lineRule="atLeast"/>
              <w:ind w:left="-110" w:right="-20"/>
              <w:rPr>
                <w:rFonts w:cs="Times New Roman"/>
                <w:color w:val="000000"/>
                <w:sz w:val="20"/>
              </w:rPr>
            </w:pPr>
            <w:r w:rsidRPr="00B1177D">
              <w:rPr>
                <w:sz w:val="20"/>
              </w:rPr>
              <w:t>-</w:t>
            </w:r>
          </w:p>
        </w:tc>
        <w:tc>
          <w:tcPr>
            <w:tcW w:w="141" w:type="pct"/>
          </w:tcPr>
          <w:p w14:paraId="65801696" w14:textId="77777777" w:rsidR="00806FDB" w:rsidRPr="005F213F" w:rsidRDefault="00806FDB" w:rsidP="00806FDB">
            <w:pPr>
              <w:tabs>
                <w:tab w:val="decimal" w:pos="882"/>
              </w:tabs>
              <w:spacing w:line="240" w:lineRule="atLeast"/>
              <w:ind w:left="-110" w:right="-20"/>
              <w:rPr>
                <w:rFonts w:cs="Times New Roman"/>
                <w:color w:val="000000"/>
                <w:sz w:val="20"/>
              </w:rPr>
            </w:pPr>
          </w:p>
        </w:tc>
        <w:tc>
          <w:tcPr>
            <w:tcW w:w="560" w:type="pct"/>
          </w:tcPr>
          <w:p w14:paraId="7DEF618A" w14:textId="5293062B" w:rsidR="00806FDB" w:rsidRPr="005F213F" w:rsidRDefault="00806FDB" w:rsidP="00806FDB">
            <w:pPr>
              <w:tabs>
                <w:tab w:val="decimal" w:pos="882"/>
              </w:tabs>
              <w:spacing w:line="240" w:lineRule="atLeast"/>
              <w:ind w:left="-110" w:right="-20"/>
              <w:rPr>
                <w:rFonts w:cs="Times New Roman"/>
                <w:color w:val="000000"/>
                <w:sz w:val="20"/>
              </w:rPr>
            </w:pPr>
            <w:r w:rsidRPr="00B1177D">
              <w:rPr>
                <w:sz w:val="20"/>
              </w:rPr>
              <w:t>-</w:t>
            </w:r>
          </w:p>
        </w:tc>
        <w:tc>
          <w:tcPr>
            <w:tcW w:w="125" w:type="pct"/>
          </w:tcPr>
          <w:p w14:paraId="637DDE4C"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Pr>
          <w:p w14:paraId="6EC5EA7D" w14:textId="6D6087D9" w:rsidR="00806FDB" w:rsidRPr="005F213F" w:rsidRDefault="00806FDB" w:rsidP="00806FDB">
            <w:pPr>
              <w:tabs>
                <w:tab w:val="decimal" w:pos="909"/>
              </w:tabs>
              <w:spacing w:line="240" w:lineRule="atLeast"/>
              <w:ind w:left="-110" w:right="-20"/>
              <w:rPr>
                <w:rFonts w:cs="Times New Roman"/>
                <w:color w:val="000000"/>
                <w:sz w:val="20"/>
              </w:rPr>
            </w:pPr>
            <w:r w:rsidRPr="00B1177D">
              <w:rPr>
                <w:sz w:val="20"/>
              </w:rPr>
              <w:t>-</w:t>
            </w:r>
          </w:p>
        </w:tc>
        <w:tc>
          <w:tcPr>
            <w:tcW w:w="141" w:type="pct"/>
          </w:tcPr>
          <w:p w14:paraId="39C1B84B"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Pr>
          <w:p w14:paraId="57C7EAE3" w14:textId="3B3FA2EA"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2,6</w:t>
            </w:r>
            <w:r>
              <w:rPr>
                <w:sz w:val="20"/>
              </w:rPr>
              <w:t>35</w:t>
            </w:r>
            <w:r w:rsidRPr="00B1177D">
              <w:rPr>
                <w:sz w:val="20"/>
              </w:rPr>
              <w:t>,</w:t>
            </w:r>
            <w:r>
              <w:rPr>
                <w:sz w:val="20"/>
              </w:rPr>
              <w:t>669</w:t>
            </w:r>
            <w:r w:rsidRPr="00B1177D">
              <w:rPr>
                <w:sz w:val="20"/>
              </w:rPr>
              <w:t xml:space="preserve"> </w:t>
            </w:r>
          </w:p>
        </w:tc>
        <w:tc>
          <w:tcPr>
            <w:tcW w:w="141" w:type="pct"/>
          </w:tcPr>
          <w:p w14:paraId="2B8AF7E8"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Pr>
          <w:p w14:paraId="0D555946" w14:textId="0D9C7431"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2,6</w:t>
            </w:r>
            <w:r>
              <w:rPr>
                <w:sz w:val="20"/>
              </w:rPr>
              <w:t>35</w:t>
            </w:r>
            <w:r w:rsidRPr="00B1177D">
              <w:rPr>
                <w:sz w:val="20"/>
              </w:rPr>
              <w:t>,</w:t>
            </w:r>
            <w:r>
              <w:rPr>
                <w:sz w:val="20"/>
              </w:rPr>
              <w:t>669</w:t>
            </w:r>
            <w:r w:rsidRPr="00B1177D">
              <w:rPr>
                <w:sz w:val="20"/>
              </w:rPr>
              <w:t xml:space="preserve"> </w:t>
            </w:r>
          </w:p>
        </w:tc>
      </w:tr>
      <w:tr w:rsidR="00806FDB" w:rsidRPr="00AB5DFA" w14:paraId="19029755" w14:textId="77777777">
        <w:tc>
          <w:tcPr>
            <w:tcW w:w="1583" w:type="pct"/>
          </w:tcPr>
          <w:p w14:paraId="46513CFF" w14:textId="77777777" w:rsidR="00806FDB" w:rsidRPr="00AB5DFA" w:rsidRDefault="00806FDB" w:rsidP="00806FDB">
            <w:pPr>
              <w:spacing w:line="240" w:lineRule="atLeast"/>
              <w:ind w:left="340" w:right="-110" w:hanging="358"/>
              <w:rPr>
                <w:rFonts w:cs="Times New Roman"/>
                <w:sz w:val="20"/>
                <w:lang w:val="en-US"/>
              </w:rPr>
            </w:pPr>
            <w:r w:rsidRPr="00AB5DFA">
              <w:rPr>
                <w:rFonts w:cs="Times New Roman"/>
                <w:sz w:val="20"/>
              </w:rPr>
              <w:t>Other financial liabilities</w:t>
            </w:r>
          </w:p>
        </w:tc>
        <w:tc>
          <w:tcPr>
            <w:tcW w:w="549" w:type="pct"/>
            <w:tcBorders>
              <w:bottom w:val="single" w:sz="4" w:space="0" w:color="auto"/>
            </w:tcBorders>
          </w:tcPr>
          <w:p w14:paraId="359DD19D" w14:textId="33E5CE24"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027F38C0"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60" w:type="pct"/>
            <w:tcBorders>
              <w:bottom w:val="single" w:sz="4" w:space="0" w:color="auto"/>
            </w:tcBorders>
          </w:tcPr>
          <w:p w14:paraId="65B0C084" w14:textId="12221106"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25" w:type="pct"/>
          </w:tcPr>
          <w:p w14:paraId="48D66C95"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7" w:type="pct"/>
            <w:tcBorders>
              <w:bottom w:val="single" w:sz="4" w:space="0" w:color="auto"/>
            </w:tcBorders>
          </w:tcPr>
          <w:p w14:paraId="65107ECC" w14:textId="3FF3D3C5"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w:t>
            </w:r>
          </w:p>
        </w:tc>
        <w:tc>
          <w:tcPr>
            <w:tcW w:w="141" w:type="pct"/>
          </w:tcPr>
          <w:p w14:paraId="44DD3CD0"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604" w:type="pct"/>
            <w:tcBorders>
              <w:bottom w:val="single" w:sz="4" w:space="0" w:color="auto"/>
            </w:tcBorders>
          </w:tcPr>
          <w:p w14:paraId="7672D632" w14:textId="5EF4BEEF"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w:t>
            </w:r>
            <w:r>
              <w:rPr>
                <w:sz w:val="20"/>
              </w:rPr>
              <w:t>2</w:t>
            </w:r>
            <w:r w:rsidRPr="00B1177D">
              <w:rPr>
                <w:sz w:val="20"/>
              </w:rPr>
              <w:t>,</w:t>
            </w:r>
            <w:r>
              <w:rPr>
                <w:sz w:val="20"/>
              </w:rPr>
              <w:t>25</w:t>
            </w:r>
            <w:r w:rsidR="00841692">
              <w:rPr>
                <w:sz w:val="20"/>
              </w:rPr>
              <w:t>9</w:t>
            </w:r>
            <w:r w:rsidRPr="00B1177D">
              <w:rPr>
                <w:sz w:val="20"/>
              </w:rPr>
              <w:t>,</w:t>
            </w:r>
            <w:r w:rsidR="00841692">
              <w:rPr>
                <w:sz w:val="20"/>
              </w:rPr>
              <w:t>363</w:t>
            </w:r>
            <w:r w:rsidRPr="00B1177D">
              <w:rPr>
                <w:sz w:val="20"/>
              </w:rPr>
              <w:t xml:space="preserve"> </w:t>
            </w:r>
          </w:p>
        </w:tc>
        <w:tc>
          <w:tcPr>
            <w:tcW w:w="141" w:type="pct"/>
          </w:tcPr>
          <w:p w14:paraId="2E9025D0" w14:textId="77777777" w:rsidR="00806FDB" w:rsidRPr="005F213F" w:rsidRDefault="00806FDB" w:rsidP="00806FDB">
            <w:pPr>
              <w:tabs>
                <w:tab w:val="decimal" w:pos="997"/>
              </w:tabs>
              <w:spacing w:line="240" w:lineRule="atLeast"/>
              <w:ind w:left="-110" w:right="-20"/>
              <w:rPr>
                <w:rFonts w:cs="Times New Roman"/>
                <w:color w:val="000000"/>
                <w:sz w:val="20"/>
              </w:rPr>
            </w:pPr>
          </w:p>
        </w:tc>
        <w:tc>
          <w:tcPr>
            <w:tcW w:w="579" w:type="pct"/>
            <w:tcBorders>
              <w:bottom w:val="single" w:sz="4" w:space="0" w:color="auto"/>
            </w:tcBorders>
          </w:tcPr>
          <w:p w14:paraId="6B077AE5" w14:textId="50F9B1B2" w:rsidR="00806FDB" w:rsidRPr="005F213F" w:rsidRDefault="00806FDB" w:rsidP="00806FDB">
            <w:pPr>
              <w:tabs>
                <w:tab w:val="decimal" w:pos="997"/>
              </w:tabs>
              <w:spacing w:line="240" w:lineRule="atLeast"/>
              <w:ind w:left="-110" w:right="-20"/>
              <w:rPr>
                <w:rFonts w:cs="Times New Roman"/>
                <w:color w:val="000000"/>
                <w:sz w:val="20"/>
              </w:rPr>
            </w:pPr>
            <w:r w:rsidRPr="00B1177D">
              <w:rPr>
                <w:sz w:val="20"/>
              </w:rPr>
              <w:t xml:space="preserve"> </w:t>
            </w:r>
            <w:r>
              <w:rPr>
                <w:sz w:val="20"/>
              </w:rPr>
              <w:t>2</w:t>
            </w:r>
            <w:r w:rsidRPr="00B1177D">
              <w:rPr>
                <w:sz w:val="20"/>
              </w:rPr>
              <w:t>,</w:t>
            </w:r>
            <w:r>
              <w:rPr>
                <w:sz w:val="20"/>
              </w:rPr>
              <w:t>25</w:t>
            </w:r>
            <w:r w:rsidR="00841692">
              <w:rPr>
                <w:sz w:val="20"/>
              </w:rPr>
              <w:t>9</w:t>
            </w:r>
            <w:r w:rsidRPr="00B1177D">
              <w:rPr>
                <w:sz w:val="20"/>
              </w:rPr>
              <w:t>,</w:t>
            </w:r>
            <w:r w:rsidR="00841692">
              <w:rPr>
                <w:sz w:val="20"/>
              </w:rPr>
              <w:t>363</w:t>
            </w:r>
            <w:r w:rsidRPr="00B1177D">
              <w:rPr>
                <w:sz w:val="20"/>
              </w:rPr>
              <w:t xml:space="preserve"> </w:t>
            </w:r>
          </w:p>
        </w:tc>
      </w:tr>
      <w:tr w:rsidR="00806FDB" w:rsidRPr="00AB5DFA" w14:paraId="311E9AE1" w14:textId="77777777">
        <w:tc>
          <w:tcPr>
            <w:tcW w:w="1583" w:type="pct"/>
          </w:tcPr>
          <w:p w14:paraId="13746056" w14:textId="77777777" w:rsidR="00806FDB" w:rsidRPr="00AB5DFA" w:rsidRDefault="00806FDB" w:rsidP="00806FDB">
            <w:pPr>
              <w:spacing w:line="240" w:lineRule="atLeast"/>
              <w:ind w:left="340" w:right="-110" w:hanging="358"/>
              <w:rPr>
                <w:rFonts w:cs="Times New Roman"/>
                <w:b/>
                <w:bCs/>
                <w:sz w:val="20"/>
              </w:rPr>
            </w:pPr>
            <w:r w:rsidRPr="00AB5DFA">
              <w:rPr>
                <w:rFonts w:cs="Times New Roman"/>
                <w:b/>
                <w:bCs/>
                <w:sz w:val="20"/>
              </w:rPr>
              <w:t>Total</w:t>
            </w:r>
          </w:p>
        </w:tc>
        <w:tc>
          <w:tcPr>
            <w:tcW w:w="549" w:type="pct"/>
            <w:tcBorders>
              <w:top w:val="single" w:sz="4" w:space="0" w:color="auto"/>
              <w:bottom w:val="double" w:sz="4" w:space="0" w:color="auto"/>
            </w:tcBorders>
          </w:tcPr>
          <w:p w14:paraId="72A08F84" w14:textId="3038FC2D" w:rsidR="00806FDB" w:rsidRPr="00143E85" w:rsidRDefault="00806FDB" w:rsidP="00806FDB">
            <w:pPr>
              <w:tabs>
                <w:tab w:val="decimal" w:pos="997"/>
              </w:tabs>
              <w:spacing w:line="240" w:lineRule="atLeast"/>
              <w:ind w:left="-110" w:right="-20"/>
              <w:rPr>
                <w:rFonts w:cs="Times New Roman"/>
                <w:b/>
                <w:bCs/>
                <w:color w:val="000000"/>
                <w:sz w:val="20"/>
              </w:rPr>
            </w:pPr>
            <w:r w:rsidRPr="00143E85">
              <w:rPr>
                <w:b/>
                <w:bCs/>
                <w:sz w:val="20"/>
              </w:rPr>
              <w:t>1</w:t>
            </w:r>
            <w:r>
              <w:rPr>
                <w:b/>
                <w:bCs/>
                <w:sz w:val="20"/>
              </w:rPr>
              <w:t>65</w:t>
            </w:r>
            <w:r w:rsidRPr="00143E85">
              <w:rPr>
                <w:b/>
                <w:bCs/>
                <w:sz w:val="20"/>
              </w:rPr>
              <w:t>,1</w:t>
            </w:r>
            <w:r>
              <w:rPr>
                <w:rFonts w:cs="Times New Roman"/>
                <w:b/>
                <w:bCs/>
                <w:color w:val="000000"/>
                <w:sz w:val="20"/>
              </w:rPr>
              <w:t>98</w:t>
            </w:r>
          </w:p>
        </w:tc>
        <w:tc>
          <w:tcPr>
            <w:tcW w:w="141" w:type="pct"/>
          </w:tcPr>
          <w:p w14:paraId="14AEB7B6" w14:textId="77777777" w:rsidR="00806FDB" w:rsidRPr="00143E85" w:rsidRDefault="00806FDB" w:rsidP="00806FDB">
            <w:pPr>
              <w:tabs>
                <w:tab w:val="decimal" w:pos="997"/>
              </w:tabs>
              <w:spacing w:line="240" w:lineRule="atLeast"/>
              <w:ind w:left="-110" w:right="-20"/>
              <w:rPr>
                <w:rFonts w:cs="Times New Roman"/>
                <w:b/>
                <w:bCs/>
                <w:color w:val="000000"/>
                <w:sz w:val="20"/>
              </w:rPr>
            </w:pPr>
          </w:p>
        </w:tc>
        <w:tc>
          <w:tcPr>
            <w:tcW w:w="560" w:type="pct"/>
            <w:tcBorders>
              <w:top w:val="single" w:sz="4" w:space="0" w:color="auto"/>
              <w:bottom w:val="double" w:sz="4" w:space="0" w:color="auto"/>
            </w:tcBorders>
          </w:tcPr>
          <w:p w14:paraId="0DCA853B" w14:textId="5C3A4F6D" w:rsidR="00806FDB" w:rsidRPr="00143E85" w:rsidRDefault="00806FDB" w:rsidP="00806FDB">
            <w:pPr>
              <w:tabs>
                <w:tab w:val="decimal" w:pos="997"/>
              </w:tabs>
              <w:spacing w:line="240" w:lineRule="atLeast"/>
              <w:ind w:left="-110" w:right="-20"/>
              <w:rPr>
                <w:rFonts w:cs="Times New Roman"/>
                <w:b/>
                <w:bCs/>
                <w:color w:val="000000"/>
                <w:sz w:val="20"/>
              </w:rPr>
            </w:pPr>
            <w:r w:rsidRPr="00143E85">
              <w:rPr>
                <w:b/>
                <w:bCs/>
                <w:sz w:val="20"/>
              </w:rPr>
              <w:t>-</w:t>
            </w:r>
          </w:p>
        </w:tc>
        <w:tc>
          <w:tcPr>
            <w:tcW w:w="125" w:type="pct"/>
          </w:tcPr>
          <w:p w14:paraId="2D65E02F" w14:textId="77777777" w:rsidR="00806FDB" w:rsidRPr="00143E85" w:rsidRDefault="00806FDB" w:rsidP="00806FDB">
            <w:pPr>
              <w:tabs>
                <w:tab w:val="decimal" w:pos="997"/>
              </w:tabs>
              <w:spacing w:line="240" w:lineRule="atLeast"/>
              <w:ind w:left="-110" w:right="-20"/>
              <w:rPr>
                <w:rFonts w:cs="Times New Roman"/>
                <w:b/>
                <w:bCs/>
                <w:color w:val="000000"/>
                <w:sz w:val="20"/>
              </w:rPr>
            </w:pPr>
          </w:p>
        </w:tc>
        <w:tc>
          <w:tcPr>
            <w:tcW w:w="577" w:type="pct"/>
            <w:tcBorders>
              <w:top w:val="single" w:sz="4" w:space="0" w:color="auto"/>
              <w:bottom w:val="double" w:sz="4" w:space="0" w:color="auto"/>
            </w:tcBorders>
          </w:tcPr>
          <w:p w14:paraId="385623F2" w14:textId="4405FB2A" w:rsidR="00806FDB" w:rsidRPr="00143E85" w:rsidRDefault="00806FDB" w:rsidP="00806FDB">
            <w:pPr>
              <w:tabs>
                <w:tab w:val="decimal" w:pos="997"/>
              </w:tabs>
              <w:spacing w:line="240" w:lineRule="atLeast"/>
              <w:ind w:left="-110" w:right="-20"/>
              <w:rPr>
                <w:rFonts w:cs="Times New Roman"/>
                <w:b/>
                <w:bCs/>
                <w:color w:val="000000"/>
                <w:sz w:val="20"/>
              </w:rPr>
            </w:pPr>
            <w:r w:rsidRPr="00143E85">
              <w:rPr>
                <w:b/>
                <w:bCs/>
                <w:sz w:val="20"/>
              </w:rPr>
              <w:t>-</w:t>
            </w:r>
          </w:p>
        </w:tc>
        <w:tc>
          <w:tcPr>
            <w:tcW w:w="141" w:type="pct"/>
          </w:tcPr>
          <w:p w14:paraId="5BADCF95" w14:textId="77777777" w:rsidR="00806FDB" w:rsidRPr="00143E85" w:rsidRDefault="00806FDB" w:rsidP="00806FDB">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tcPr>
          <w:p w14:paraId="36016AB6" w14:textId="628DEA69" w:rsidR="00806FDB" w:rsidRPr="00143E85" w:rsidRDefault="00806FDB" w:rsidP="00806FDB">
            <w:pPr>
              <w:tabs>
                <w:tab w:val="decimal" w:pos="961"/>
              </w:tabs>
              <w:spacing w:line="240" w:lineRule="atLeast"/>
              <w:ind w:left="-110" w:right="-20"/>
              <w:rPr>
                <w:rFonts w:cs="Times New Roman"/>
                <w:b/>
                <w:bCs/>
                <w:color w:val="000000"/>
                <w:sz w:val="20"/>
              </w:rPr>
            </w:pPr>
            <w:r w:rsidRPr="00143E85">
              <w:rPr>
                <w:b/>
                <w:bCs/>
                <w:sz w:val="20"/>
              </w:rPr>
              <w:t xml:space="preserve"> 1</w:t>
            </w:r>
            <w:r>
              <w:rPr>
                <w:b/>
                <w:bCs/>
                <w:sz w:val="20"/>
              </w:rPr>
              <w:t>58</w:t>
            </w:r>
            <w:r w:rsidRPr="00143E85">
              <w:rPr>
                <w:b/>
                <w:bCs/>
                <w:sz w:val="20"/>
              </w:rPr>
              <w:t>,</w:t>
            </w:r>
            <w:r>
              <w:rPr>
                <w:b/>
                <w:bCs/>
                <w:sz w:val="20"/>
              </w:rPr>
              <w:t>01</w:t>
            </w:r>
            <w:r w:rsidR="00841692">
              <w:rPr>
                <w:b/>
                <w:bCs/>
                <w:sz w:val="20"/>
              </w:rPr>
              <w:t>6</w:t>
            </w:r>
            <w:r w:rsidRPr="00143E85">
              <w:rPr>
                <w:b/>
                <w:bCs/>
                <w:sz w:val="20"/>
              </w:rPr>
              <w:t>,</w:t>
            </w:r>
            <w:r w:rsidR="00841692">
              <w:rPr>
                <w:b/>
                <w:bCs/>
                <w:sz w:val="20"/>
              </w:rPr>
              <w:t>509</w:t>
            </w:r>
          </w:p>
        </w:tc>
        <w:tc>
          <w:tcPr>
            <w:tcW w:w="141" w:type="pct"/>
          </w:tcPr>
          <w:p w14:paraId="6F678AF3" w14:textId="77777777" w:rsidR="00806FDB" w:rsidRPr="00143E85" w:rsidRDefault="00806FDB" w:rsidP="00806FDB">
            <w:pPr>
              <w:tabs>
                <w:tab w:val="decimal" w:pos="997"/>
              </w:tabs>
              <w:spacing w:line="240" w:lineRule="atLeast"/>
              <w:ind w:left="-110" w:right="-20"/>
              <w:rPr>
                <w:rFonts w:cs="Times New Roman"/>
                <w:b/>
                <w:bCs/>
                <w:color w:val="000000"/>
                <w:sz w:val="20"/>
              </w:rPr>
            </w:pPr>
          </w:p>
        </w:tc>
        <w:tc>
          <w:tcPr>
            <w:tcW w:w="579" w:type="pct"/>
            <w:tcBorders>
              <w:top w:val="single" w:sz="4" w:space="0" w:color="auto"/>
              <w:bottom w:val="double" w:sz="4" w:space="0" w:color="auto"/>
            </w:tcBorders>
          </w:tcPr>
          <w:p w14:paraId="724A8D60" w14:textId="451D63CF" w:rsidR="00806FDB" w:rsidRPr="00143E85" w:rsidRDefault="00806FDB" w:rsidP="00806FDB">
            <w:pPr>
              <w:tabs>
                <w:tab w:val="decimal" w:pos="997"/>
              </w:tabs>
              <w:spacing w:line="240" w:lineRule="atLeast"/>
              <w:ind w:left="-110" w:right="-20"/>
              <w:rPr>
                <w:rFonts w:cs="Times New Roman"/>
                <w:b/>
                <w:bCs/>
                <w:color w:val="000000"/>
                <w:sz w:val="20"/>
              </w:rPr>
            </w:pPr>
            <w:r w:rsidRPr="00143E85">
              <w:rPr>
                <w:b/>
                <w:bCs/>
                <w:sz w:val="20"/>
              </w:rPr>
              <w:t>1</w:t>
            </w:r>
            <w:r>
              <w:rPr>
                <w:b/>
                <w:bCs/>
                <w:sz w:val="20"/>
              </w:rPr>
              <w:t>58</w:t>
            </w:r>
            <w:r w:rsidRPr="00143E85">
              <w:rPr>
                <w:b/>
                <w:bCs/>
                <w:sz w:val="20"/>
              </w:rPr>
              <w:t>,</w:t>
            </w:r>
            <w:r w:rsidR="00841692">
              <w:rPr>
                <w:b/>
                <w:bCs/>
                <w:sz w:val="20"/>
              </w:rPr>
              <w:t>181</w:t>
            </w:r>
            <w:r w:rsidRPr="00143E85">
              <w:rPr>
                <w:b/>
                <w:bCs/>
                <w:sz w:val="20"/>
              </w:rPr>
              <w:t>,</w:t>
            </w:r>
            <w:r w:rsidR="00841692">
              <w:rPr>
                <w:b/>
                <w:bCs/>
                <w:sz w:val="20"/>
              </w:rPr>
              <w:t>707</w:t>
            </w:r>
          </w:p>
        </w:tc>
      </w:tr>
    </w:tbl>
    <w:p w14:paraId="7E287F14" w14:textId="77777777" w:rsidR="00B1177D" w:rsidRPr="005D77AF" w:rsidRDefault="00B1177D" w:rsidP="00B1177D">
      <w:pPr>
        <w:ind w:left="540"/>
        <w:jc w:val="both"/>
        <w:rPr>
          <w:rFonts w:cs="Times New Roman"/>
          <w:lang w:val="en-US"/>
        </w:rPr>
      </w:pPr>
    </w:p>
    <w:p w14:paraId="655A3478" w14:textId="77777777" w:rsidR="00B1177D" w:rsidRPr="005D77AF" w:rsidRDefault="00B1177D" w:rsidP="00B1177D">
      <w:pPr>
        <w:ind w:left="540"/>
        <w:jc w:val="both"/>
        <w:rPr>
          <w:rFonts w:cs="Times New Roman"/>
          <w:lang w:val="en-US"/>
        </w:rPr>
      </w:pPr>
    </w:p>
    <w:p w14:paraId="36E90E89" w14:textId="77777777" w:rsidR="009E0BC7" w:rsidRDefault="009E0BC7">
      <w:pPr>
        <w:rPr>
          <w:b/>
          <w:sz w:val="24"/>
          <w:lang w:val="en-US" w:bidi="th-TH"/>
        </w:rPr>
      </w:pPr>
      <w:r>
        <w:rPr>
          <w:i/>
          <w:lang w:val="en-US" w:bidi="th-TH"/>
        </w:rPr>
        <w:br w:type="page"/>
      </w:r>
    </w:p>
    <w:p w14:paraId="04733147" w14:textId="345834A9" w:rsidR="0061423C" w:rsidRPr="0012708E" w:rsidRDefault="007114E0" w:rsidP="0093239C">
      <w:pPr>
        <w:pStyle w:val="Heading1"/>
        <w:numPr>
          <w:ilvl w:val="0"/>
          <w:numId w:val="0"/>
        </w:numPr>
        <w:spacing w:before="0" w:after="0" w:line="240" w:lineRule="auto"/>
        <w:ind w:left="540" w:hanging="540"/>
        <w:rPr>
          <w:rFonts w:cs="Times New Roman"/>
          <w:i w:val="0"/>
        </w:rPr>
      </w:pPr>
      <w:r>
        <w:rPr>
          <w:i w:val="0"/>
          <w:lang w:val="en-US" w:bidi="th-TH"/>
        </w:rPr>
        <w:t>8</w:t>
      </w:r>
      <w:r w:rsidR="00DD7645" w:rsidRPr="0012708E">
        <w:rPr>
          <w:rFonts w:cs="Times New Roman"/>
          <w:i w:val="0"/>
        </w:rPr>
        <w:tab/>
      </w:r>
      <w:r w:rsidR="284EA72C" w:rsidRPr="0012708E">
        <w:rPr>
          <w:rFonts w:cs="Times New Roman"/>
          <w:i w:val="0"/>
        </w:rPr>
        <w:t>Interbank and money market items, net (assets)</w:t>
      </w:r>
    </w:p>
    <w:p w14:paraId="52362F5B" w14:textId="1250D28E" w:rsidR="0061423C" w:rsidRPr="00927E2A" w:rsidRDefault="0061423C" w:rsidP="0093239C">
      <w:pPr>
        <w:pStyle w:val="block"/>
        <w:spacing w:after="0"/>
        <w:ind w:left="540"/>
        <w:jc w:val="thaiDistribute"/>
        <w:rPr>
          <w:rFonts w:cs="Times New Roman"/>
          <w:szCs w:val="22"/>
          <w:lang w:val="en-GB" w:bidi="th-TH"/>
        </w:rPr>
      </w:pPr>
    </w:p>
    <w:tbl>
      <w:tblPr>
        <w:tblW w:w="9216" w:type="dxa"/>
        <w:tblInd w:w="450" w:type="dxa"/>
        <w:tblLayout w:type="fixed"/>
        <w:tblLook w:val="01E0" w:firstRow="1" w:lastRow="1" w:firstColumn="1" w:lastColumn="1" w:noHBand="0" w:noVBand="0"/>
      </w:tblPr>
      <w:tblGrid>
        <w:gridCol w:w="3330"/>
        <w:gridCol w:w="1323"/>
        <w:gridCol w:w="236"/>
        <w:gridCol w:w="1323"/>
        <w:gridCol w:w="236"/>
        <w:gridCol w:w="6"/>
        <w:gridCol w:w="1225"/>
        <w:gridCol w:w="270"/>
        <w:gridCol w:w="1267"/>
      </w:tblGrid>
      <w:tr w:rsidR="00AD11A9" w:rsidRPr="00A10A2C" w14:paraId="5876F6AA" w14:textId="77777777" w:rsidTr="00A072D7">
        <w:tc>
          <w:tcPr>
            <w:tcW w:w="3330" w:type="dxa"/>
          </w:tcPr>
          <w:p w14:paraId="3A7EDBA0" w14:textId="77777777" w:rsidR="00AD11A9" w:rsidRPr="008D2489" w:rsidRDefault="00AD11A9" w:rsidP="00A072D7">
            <w:pPr>
              <w:ind w:right="-79"/>
              <w:rPr>
                <w:rFonts w:cs="Times New Roman"/>
                <w:color w:val="000000"/>
                <w:szCs w:val="22"/>
                <w:lang w:bidi="th-TH"/>
              </w:rPr>
            </w:pPr>
          </w:p>
        </w:tc>
        <w:tc>
          <w:tcPr>
            <w:tcW w:w="2882" w:type="dxa"/>
            <w:gridSpan w:val="3"/>
          </w:tcPr>
          <w:p w14:paraId="2FBC5E9F" w14:textId="77777777" w:rsidR="00AD11A9" w:rsidRPr="008D2489" w:rsidRDefault="00AD11A9" w:rsidP="00A072D7">
            <w:pPr>
              <w:ind w:left="-155" w:right="-108"/>
              <w:jc w:val="center"/>
              <w:rPr>
                <w:rFonts w:cs="Times New Roman"/>
                <w:b/>
                <w:bCs/>
                <w:color w:val="000000"/>
                <w:szCs w:val="22"/>
              </w:rPr>
            </w:pPr>
            <w:r w:rsidRPr="008D2489">
              <w:rPr>
                <w:rFonts w:cs="Times New Roman"/>
                <w:b/>
                <w:bCs/>
                <w:color w:val="000000"/>
                <w:szCs w:val="22"/>
              </w:rPr>
              <w:t>Consolidated</w:t>
            </w:r>
          </w:p>
        </w:tc>
        <w:tc>
          <w:tcPr>
            <w:tcW w:w="242" w:type="dxa"/>
            <w:gridSpan w:val="2"/>
            <w:vAlign w:val="bottom"/>
          </w:tcPr>
          <w:p w14:paraId="6886B6E7" w14:textId="77777777" w:rsidR="00AD11A9" w:rsidRPr="008D2489" w:rsidRDefault="00AD11A9" w:rsidP="00A072D7">
            <w:pPr>
              <w:ind w:left="-155" w:right="-288"/>
              <w:jc w:val="center"/>
              <w:rPr>
                <w:rFonts w:cs="Times New Roman"/>
                <w:b/>
                <w:bCs/>
                <w:color w:val="000000"/>
                <w:szCs w:val="22"/>
              </w:rPr>
            </w:pPr>
          </w:p>
        </w:tc>
        <w:tc>
          <w:tcPr>
            <w:tcW w:w="2762" w:type="dxa"/>
            <w:gridSpan w:val="3"/>
            <w:vAlign w:val="bottom"/>
          </w:tcPr>
          <w:p w14:paraId="13239E27" w14:textId="77777777" w:rsidR="00AD11A9" w:rsidRPr="008D2489" w:rsidRDefault="00AD11A9" w:rsidP="00A072D7">
            <w:pPr>
              <w:ind w:left="-155" w:right="-288"/>
              <w:jc w:val="center"/>
              <w:rPr>
                <w:rFonts w:cs="Times New Roman"/>
                <w:b/>
                <w:bCs/>
                <w:color w:val="000000"/>
                <w:szCs w:val="22"/>
              </w:rPr>
            </w:pPr>
            <w:r w:rsidRPr="008D2489">
              <w:rPr>
                <w:rFonts w:cs="Times New Roman"/>
                <w:b/>
                <w:bCs/>
                <w:color w:val="000000"/>
                <w:szCs w:val="22"/>
              </w:rPr>
              <w:t xml:space="preserve">The Bank </w:t>
            </w:r>
          </w:p>
        </w:tc>
      </w:tr>
      <w:tr w:rsidR="00927E2A" w:rsidRPr="00A10A2C" w14:paraId="5CBF45EE" w14:textId="77777777" w:rsidTr="00A072D7">
        <w:tc>
          <w:tcPr>
            <w:tcW w:w="3330" w:type="dxa"/>
          </w:tcPr>
          <w:p w14:paraId="51FE4920" w14:textId="77777777" w:rsidR="00927E2A" w:rsidRPr="008D2489" w:rsidRDefault="00927E2A" w:rsidP="00927E2A">
            <w:pPr>
              <w:ind w:right="-79"/>
              <w:rPr>
                <w:rFonts w:cs="Times New Roman"/>
                <w:color w:val="000000"/>
                <w:szCs w:val="22"/>
                <w:lang w:bidi="th-TH"/>
              </w:rPr>
            </w:pPr>
          </w:p>
        </w:tc>
        <w:tc>
          <w:tcPr>
            <w:tcW w:w="1323" w:type="dxa"/>
            <w:vAlign w:val="bottom"/>
          </w:tcPr>
          <w:p w14:paraId="23482106" w14:textId="61BFED4D" w:rsidR="00927E2A" w:rsidRPr="008D2489" w:rsidRDefault="00927E2A" w:rsidP="00927E2A">
            <w:pPr>
              <w:ind w:left="-108" w:right="-108"/>
              <w:jc w:val="center"/>
              <w:rPr>
                <w:rFonts w:cs="Times New Roman"/>
                <w:szCs w:val="22"/>
              </w:rPr>
            </w:pPr>
            <w:r>
              <w:rPr>
                <w:rFonts w:cs="Times New Roman"/>
                <w:szCs w:val="22"/>
              </w:rPr>
              <w:t>30 June</w:t>
            </w:r>
          </w:p>
        </w:tc>
        <w:tc>
          <w:tcPr>
            <w:tcW w:w="236" w:type="dxa"/>
            <w:vAlign w:val="bottom"/>
          </w:tcPr>
          <w:p w14:paraId="2127B933" w14:textId="77777777" w:rsidR="00927E2A" w:rsidRPr="008D2489" w:rsidRDefault="00927E2A" w:rsidP="00927E2A">
            <w:pPr>
              <w:ind w:left="-108" w:right="-108"/>
              <w:jc w:val="center"/>
              <w:rPr>
                <w:rFonts w:cs="Times New Roman"/>
                <w:szCs w:val="22"/>
              </w:rPr>
            </w:pPr>
          </w:p>
        </w:tc>
        <w:tc>
          <w:tcPr>
            <w:tcW w:w="1323" w:type="dxa"/>
            <w:vAlign w:val="bottom"/>
          </w:tcPr>
          <w:p w14:paraId="0BF8A116" w14:textId="16AE215B" w:rsidR="00927E2A" w:rsidRPr="008D2489" w:rsidRDefault="00927E2A" w:rsidP="00927E2A">
            <w:pPr>
              <w:ind w:left="-108" w:right="-108"/>
              <w:jc w:val="center"/>
              <w:rPr>
                <w:rFonts w:cs="Times New Roman"/>
                <w:szCs w:val="22"/>
              </w:rPr>
            </w:pPr>
            <w:r>
              <w:rPr>
                <w:rFonts w:cs="Times New Roman"/>
                <w:szCs w:val="22"/>
              </w:rPr>
              <w:t>31 December</w:t>
            </w:r>
          </w:p>
        </w:tc>
        <w:tc>
          <w:tcPr>
            <w:tcW w:w="242" w:type="dxa"/>
            <w:gridSpan w:val="2"/>
            <w:vAlign w:val="bottom"/>
          </w:tcPr>
          <w:p w14:paraId="5C488E60" w14:textId="77777777" w:rsidR="00927E2A" w:rsidRPr="008D2489" w:rsidRDefault="00927E2A" w:rsidP="00927E2A">
            <w:pPr>
              <w:ind w:left="-117" w:right="-288"/>
              <w:jc w:val="center"/>
              <w:rPr>
                <w:rFonts w:cs="Times New Roman"/>
                <w:snapToGrid w:val="0"/>
                <w:szCs w:val="22"/>
                <w:lang w:eastAsia="th-TH" w:bidi="th-TH"/>
              </w:rPr>
            </w:pPr>
          </w:p>
        </w:tc>
        <w:tc>
          <w:tcPr>
            <w:tcW w:w="1225" w:type="dxa"/>
            <w:vAlign w:val="bottom"/>
          </w:tcPr>
          <w:p w14:paraId="668ADA5B" w14:textId="10C52583" w:rsidR="00927E2A" w:rsidRPr="008D2489" w:rsidRDefault="00927E2A" w:rsidP="00927E2A">
            <w:pPr>
              <w:ind w:left="-108" w:right="-108"/>
              <w:jc w:val="center"/>
              <w:rPr>
                <w:rFonts w:cs="Times New Roman"/>
                <w:szCs w:val="22"/>
              </w:rPr>
            </w:pPr>
            <w:r>
              <w:rPr>
                <w:rFonts w:cs="Times New Roman"/>
                <w:szCs w:val="22"/>
              </w:rPr>
              <w:t>30 June</w:t>
            </w:r>
          </w:p>
        </w:tc>
        <w:tc>
          <w:tcPr>
            <w:tcW w:w="270" w:type="dxa"/>
            <w:vAlign w:val="bottom"/>
          </w:tcPr>
          <w:p w14:paraId="77E7BAF5" w14:textId="77777777" w:rsidR="00927E2A" w:rsidRPr="008D2489" w:rsidRDefault="00927E2A" w:rsidP="00927E2A">
            <w:pPr>
              <w:ind w:left="-108" w:right="-108"/>
              <w:jc w:val="center"/>
              <w:rPr>
                <w:rFonts w:cs="Times New Roman"/>
                <w:szCs w:val="22"/>
              </w:rPr>
            </w:pPr>
          </w:p>
        </w:tc>
        <w:tc>
          <w:tcPr>
            <w:tcW w:w="1267" w:type="dxa"/>
            <w:vAlign w:val="bottom"/>
          </w:tcPr>
          <w:p w14:paraId="0FFC4A69" w14:textId="763CDD84" w:rsidR="00927E2A" w:rsidRPr="008D2489" w:rsidRDefault="00927E2A" w:rsidP="00927E2A">
            <w:pPr>
              <w:ind w:left="-108" w:right="-108"/>
              <w:jc w:val="center"/>
              <w:rPr>
                <w:rFonts w:cs="Times New Roman"/>
                <w:szCs w:val="22"/>
              </w:rPr>
            </w:pPr>
            <w:r>
              <w:rPr>
                <w:rFonts w:cs="Times New Roman"/>
                <w:szCs w:val="22"/>
              </w:rPr>
              <w:t>31 December</w:t>
            </w:r>
          </w:p>
        </w:tc>
      </w:tr>
      <w:tr w:rsidR="00927E2A" w:rsidRPr="00A10A2C" w14:paraId="0C08B169" w14:textId="77777777" w:rsidTr="00A072D7">
        <w:tc>
          <w:tcPr>
            <w:tcW w:w="3330" w:type="dxa"/>
          </w:tcPr>
          <w:p w14:paraId="66E1AFF2" w14:textId="35067EC5" w:rsidR="00927E2A" w:rsidRPr="008D2489" w:rsidRDefault="00927E2A" w:rsidP="00927E2A">
            <w:pPr>
              <w:ind w:right="-79"/>
              <w:rPr>
                <w:rFonts w:cs="Times New Roman"/>
                <w:color w:val="000000"/>
                <w:szCs w:val="22"/>
                <w:lang w:bidi="th-TH"/>
              </w:rPr>
            </w:pPr>
          </w:p>
        </w:tc>
        <w:tc>
          <w:tcPr>
            <w:tcW w:w="1323" w:type="dxa"/>
            <w:vAlign w:val="bottom"/>
          </w:tcPr>
          <w:p w14:paraId="7B27CF19" w14:textId="33B9ACF2" w:rsidR="00927E2A" w:rsidRPr="008D2489" w:rsidRDefault="00927E2A" w:rsidP="00927E2A">
            <w:pPr>
              <w:ind w:left="-108" w:right="-108"/>
              <w:jc w:val="center"/>
              <w:rPr>
                <w:rFonts w:cs="Times New Roman"/>
                <w:szCs w:val="22"/>
              </w:rPr>
            </w:pPr>
            <w:r w:rsidRPr="008D2489">
              <w:rPr>
                <w:rFonts w:cs="Times New Roman"/>
                <w:szCs w:val="22"/>
              </w:rPr>
              <w:t>202</w:t>
            </w:r>
            <w:r>
              <w:rPr>
                <w:rFonts w:cs="Times New Roman"/>
                <w:szCs w:val="22"/>
              </w:rPr>
              <w:t>5</w:t>
            </w:r>
          </w:p>
        </w:tc>
        <w:tc>
          <w:tcPr>
            <w:tcW w:w="236" w:type="dxa"/>
            <w:vAlign w:val="bottom"/>
          </w:tcPr>
          <w:p w14:paraId="4140D969" w14:textId="77777777" w:rsidR="00927E2A" w:rsidRPr="008D2489" w:rsidRDefault="00927E2A" w:rsidP="00927E2A">
            <w:pPr>
              <w:ind w:left="-108" w:right="-108"/>
              <w:jc w:val="center"/>
              <w:rPr>
                <w:rFonts w:cs="Times New Roman"/>
                <w:szCs w:val="22"/>
              </w:rPr>
            </w:pPr>
          </w:p>
        </w:tc>
        <w:tc>
          <w:tcPr>
            <w:tcW w:w="1323" w:type="dxa"/>
            <w:vAlign w:val="bottom"/>
          </w:tcPr>
          <w:p w14:paraId="6FE15733" w14:textId="5B0453F3" w:rsidR="00927E2A" w:rsidRPr="008D2489" w:rsidRDefault="00927E2A" w:rsidP="00927E2A">
            <w:pPr>
              <w:ind w:left="-108" w:right="-108"/>
              <w:jc w:val="center"/>
              <w:rPr>
                <w:rFonts w:cs="Times New Roman"/>
                <w:szCs w:val="22"/>
              </w:rPr>
            </w:pPr>
            <w:r w:rsidRPr="008D2489">
              <w:rPr>
                <w:rFonts w:cs="Times New Roman"/>
                <w:szCs w:val="22"/>
              </w:rPr>
              <w:t>202</w:t>
            </w:r>
            <w:r>
              <w:rPr>
                <w:rFonts w:cs="Times New Roman"/>
                <w:szCs w:val="22"/>
              </w:rPr>
              <w:t>4</w:t>
            </w:r>
          </w:p>
        </w:tc>
        <w:tc>
          <w:tcPr>
            <w:tcW w:w="242" w:type="dxa"/>
            <w:gridSpan w:val="2"/>
            <w:vAlign w:val="bottom"/>
          </w:tcPr>
          <w:p w14:paraId="32DB395D" w14:textId="77777777" w:rsidR="00927E2A" w:rsidRPr="008D2489" w:rsidRDefault="00927E2A" w:rsidP="00927E2A">
            <w:pPr>
              <w:ind w:left="-117" w:right="-288"/>
              <w:jc w:val="center"/>
              <w:rPr>
                <w:rFonts w:cs="Times New Roman"/>
                <w:snapToGrid w:val="0"/>
                <w:szCs w:val="22"/>
                <w:lang w:eastAsia="th-TH" w:bidi="th-TH"/>
              </w:rPr>
            </w:pPr>
          </w:p>
        </w:tc>
        <w:tc>
          <w:tcPr>
            <w:tcW w:w="1225" w:type="dxa"/>
            <w:vAlign w:val="bottom"/>
          </w:tcPr>
          <w:p w14:paraId="1F3465C0" w14:textId="798D1512" w:rsidR="00927E2A" w:rsidRPr="008D2489" w:rsidRDefault="00927E2A" w:rsidP="00927E2A">
            <w:pPr>
              <w:ind w:left="-108" w:right="-108"/>
              <w:jc w:val="center"/>
              <w:rPr>
                <w:rFonts w:cs="Times New Roman"/>
                <w:szCs w:val="22"/>
              </w:rPr>
            </w:pPr>
            <w:r w:rsidRPr="008D2489">
              <w:rPr>
                <w:rFonts w:cs="Times New Roman"/>
                <w:szCs w:val="22"/>
              </w:rPr>
              <w:t>202</w:t>
            </w:r>
            <w:r>
              <w:rPr>
                <w:rFonts w:cs="Times New Roman"/>
                <w:szCs w:val="22"/>
              </w:rPr>
              <w:t>5</w:t>
            </w:r>
          </w:p>
        </w:tc>
        <w:tc>
          <w:tcPr>
            <w:tcW w:w="270" w:type="dxa"/>
            <w:vAlign w:val="bottom"/>
          </w:tcPr>
          <w:p w14:paraId="38303CBC" w14:textId="77777777" w:rsidR="00927E2A" w:rsidRPr="008D2489" w:rsidRDefault="00927E2A" w:rsidP="00927E2A">
            <w:pPr>
              <w:ind w:left="-108" w:right="-108"/>
              <w:jc w:val="center"/>
              <w:rPr>
                <w:rFonts w:cs="Times New Roman"/>
                <w:szCs w:val="22"/>
              </w:rPr>
            </w:pPr>
          </w:p>
        </w:tc>
        <w:tc>
          <w:tcPr>
            <w:tcW w:w="1267" w:type="dxa"/>
            <w:vAlign w:val="bottom"/>
          </w:tcPr>
          <w:p w14:paraId="2D96C4CD" w14:textId="0730961E" w:rsidR="00927E2A" w:rsidRPr="008D2489" w:rsidRDefault="00927E2A" w:rsidP="00927E2A">
            <w:pPr>
              <w:ind w:left="-108" w:right="-108"/>
              <w:jc w:val="center"/>
              <w:rPr>
                <w:rFonts w:cs="Times New Roman"/>
                <w:szCs w:val="22"/>
              </w:rPr>
            </w:pPr>
            <w:r w:rsidRPr="008D2489">
              <w:rPr>
                <w:rFonts w:cs="Times New Roman"/>
                <w:szCs w:val="22"/>
              </w:rPr>
              <w:t>202</w:t>
            </w:r>
            <w:r>
              <w:rPr>
                <w:rFonts w:cs="Times New Roman"/>
                <w:szCs w:val="22"/>
              </w:rPr>
              <w:t>4</w:t>
            </w:r>
          </w:p>
        </w:tc>
      </w:tr>
      <w:tr w:rsidR="00927E2A" w:rsidRPr="00A10A2C" w14:paraId="090C3298" w14:textId="77777777" w:rsidTr="00A072D7">
        <w:tc>
          <w:tcPr>
            <w:tcW w:w="3330" w:type="dxa"/>
          </w:tcPr>
          <w:p w14:paraId="448AC0D1" w14:textId="77777777" w:rsidR="00927E2A" w:rsidRPr="008D2489" w:rsidRDefault="00927E2A" w:rsidP="00927E2A">
            <w:pPr>
              <w:ind w:right="-79"/>
              <w:rPr>
                <w:rFonts w:cs="Times New Roman"/>
                <w:color w:val="000000"/>
                <w:szCs w:val="22"/>
                <w:lang w:bidi="th-TH"/>
              </w:rPr>
            </w:pPr>
          </w:p>
        </w:tc>
        <w:tc>
          <w:tcPr>
            <w:tcW w:w="5886" w:type="dxa"/>
            <w:gridSpan w:val="8"/>
          </w:tcPr>
          <w:p w14:paraId="1A13EA32" w14:textId="77777777" w:rsidR="00927E2A" w:rsidRPr="008D2489" w:rsidRDefault="00927E2A" w:rsidP="00927E2A">
            <w:pPr>
              <w:ind w:left="-108" w:right="-108"/>
              <w:jc w:val="center"/>
              <w:rPr>
                <w:rFonts w:cs="Times New Roman"/>
                <w:szCs w:val="22"/>
              </w:rPr>
            </w:pPr>
            <w:r w:rsidRPr="008D2489">
              <w:rPr>
                <w:rFonts w:cs="Times New Roman"/>
                <w:i/>
                <w:iCs/>
                <w:snapToGrid w:val="0"/>
                <w:szCs w:val="22"/>
                <w:lang w:eastAsia="th-TH" w:bidi="th-TH"/>
              </w:rPr>
              <w:t>(in thousand Baht)</w:t>
            </w:r>
          </w:p>
        </w:tc>
      </w:tr>
      <w:tr w:rsidR="00927E2A" w:rsidRPr="00A10A2C" w14:paraId="470A26FD" w14:textId="77777777" w:rsidTr="00A072D7">
        <w:tc>
          <w:tcPr>
            <w:tcW w:w="3330" w:type="dxa"/>
            <w:vAlign w:val="bottom"/>
          </w:tcPr>
          <w:p w14:paraId="33FDAE10" w14:textId="77777777" w:rsidR="00927E2A" w:rsidRPr="008D2489" w:rsidRDefault="00927E2A" w:rsidP="00927E2A">
            <w:pPr>
              <w:ind w:left="16"/>
              <w:rPr>
                <w:rFonts w:cs="Times New Roman"/>
                <w:color w:val="000000"/>
                <w:szCs w:val="22"/>
              </w:rPr>
            </w:pPr>
            <w:r w:rsidRPr="008D2489">
              <w:rPr>
                <w:rFonts w:cs="Times New Roman"/>
                <w:b/>
                <w:bCs/>
                <w:i/>
                <w:iCs/>
                <w:color w:val="000000"/>
                <w:szCs w:val="22"/>
              </w:rPr>
              <w:t>Domestic</w:t>
            </w:r>
          </w:p>
        </w:tc>
        <w:tc>
          <w:tcPr>
            <w:tcW w:w="1323" w:type="dxa"/>
            <w:vAlign w:val="bottom"/>
          </w:tcPr>
          <w:p w14:paraId="260B622C" w14:textId="77777777" w:rsidR="00927E2A" w:rsidRPr="008D2489" w:rsidRDefault="00927E2A" w:rsidP="00927E2A">
            <w:pPr>
              <w:tabs>
                <w:tab w:val="decimal" w:pos="1079"/>
              </w:tabs>
              <w:ind w:left="-117" w:right="-17"/>
              <w:rPr>
                <w:rFonts w:cs="Times New Roman"/>
                <w:snapToGrid w:val="0"/>
                <w:szCs w:val="22"/>
                <w:lang w:eastAsia="th-TH"/>
              </w:rPr>
            </w:pPr>
          </w:p>
        </w:tc>
        <w:tc>
          <w:tcPr>
            <w:tcW w:w="236" w:type="dxa"/>
          </w:tcPr>
          <w:p w14:paraId="1DC1FAF8" w14:textId="77777777" w:rsidR="00927E2A" w:rsidRPr="008D2489" w:rsidRDefault="00927E2A" w:rsidP="00927E2A">
            <w:pPr>
              <w:tabs>
                <w:tab w:val="decimal" w:pos="1079"/>
              </w:tabs>
              <w:ind w:left="-117" w:right="-17"/>
              <w:rPr>
                <w:rFonts w:cs="Times New Roman"/>
                <w:snapToGrid w:val="0"/>
                <w:szCs w:val="22"/>
                <w:lang w:eastAsia="th-TH"/>
              </w:rPr>
            </w:pPr>
          </w:p>
        </w:tc>
        <w:tc>
          <w:tcPr>
            <w:tcW w:w="1323" w:type="dxa"/>
          </w:tcPr>
          <w:p w14:paraId="35C5AC6C" w14:textId="77777777" w:rsidR="00927E2A" w:rsidRPr="008D2489" w:rsidRDefault="00927E2A" w:rsidP="00927E2A">
            <w:pPr>
              <w:tabs>
                <w:tab w:val="decimal" w:pos="1079"/>
              </w:tabs>
              <w:ind w:left="-117" w:right="-17"/>
              <w:rPr>
                <w:rFonts w:cs="Times New Roman"/>
                <w:snapToGrid w:val="0"/>
                <w:szCs w:val="22"/>
                <w:lang w:eastAsia="th-TH"/>
              </w:rPr>
            </w:pPr>
          </w:p>
        </w:tc>
        <w:tc>
          <w:tcPr>
            <w:tcW w:w="236" w:type="dxa"/>
            <w:vAlign w:val="bottom"/>
          </w:tcPr>
          <w:p w14:paraId="7B748B24" w14:textId="77777777" w:rsidR="00927E2A" w:rsidRPr="008D2489" w:rsidRDefault="00927E2A" w:rsidP="00927E2A">
            <w:pPr>
              <w:tabs>
                <w:tab w:val="decimal" w:pos="961"/>
                <w:tab w:val="decimal" w:pos="1079"/>
              </w:tabs>
              <w:ind w:left="-117" w:right="-17"/>
              <w:rPr>
                <w:rFonts w:cs="Times New Roman"/>
                <w:snapToGrid w:val="0"/>
                <w:szCs w:val="22"/>
                <w:lang w:eastAsia="th-TH"/>
              </w:rPr>
            </w:pPr>
          </w:p>
        </w:tc>
        <w:tc>
          <w:tcPr>
            <w:tcW w:w="1231" w:type="dxa"/>
            <w:gridSpan w:val="2"/>
            <w:vAlign w:val="bottom"/>
          </w:tcPr>
          <w:p w14:paraId="410AD119" w14:textId="77777777" w:rsidR="00927E2A" w:rsidRPr="008D2489" w:rsidRDefault="00927E2A" w:rsidP="00927E2A">
            <w:pPr>
              <w:tabs>
                <w:tab w:val="decimal" w:pos="1079"/>
              </w:tabs>
              <w:ind w:left="-117" w:right="-17"/>
              <w:rPr>
                <w:rFonts w:cs="Times New Roman"/>
                <w:snapToGrid w:val="0"/>
                <w:szCs w:val="22"/>
                <w:lang w:eastAsia="th-TH"/>
              </w:rPr>
            </w:pPr>
          </w:p>
        </w:tc>
        <w:tc>
          <w:tcPr>
            <w:tcW w:w="270" w:type="dxa"/>
          </w:tcPr>
          <w:p w14:paraId="57049102" w14:textId="77777777" w:rsidR="00927E2A" w:rsidRPr="008D2489" w:rsidRDefault="00927E2A" w:rsidP="00927E2A">
            <w:pPr>
              <w:ind w:left="-117" w:right="-108"/>
              <w:jc w:val="right"/>
              <w:rPr>
                <w:rFonts w:cs="Times New Roman"/>
                <w:snapToGrid w:val="0"/>
                <w:szCs w:val="22"/>
                <w:lang w:eastAsia="th-TH"/>
              </w:rPr>
            </w:pPr>
          </w:p>
        </w:tc>
        <w:tc>
          <w:tcPr>
            <w:tcW w:w="1267" w:type="dxa"/>
            <w:vAlign w:val="bottom"/>
          </w:tcPr>
          <w:p w14:paraId="653BED44" w14:textId="77777777" w:rsidR="00927E2A" w:rsidRPr="008D2489" w:rsidRDefault="00927E2A" w:rsidP="00927E2A">
            <w:pPr>
              <w:tabs>
                <w:tab w:val="decimal" w:pos="1079"/>
              </w:tabs>
              <w:ind w:left="-117" w:right="-17"/>
              <w:rPr>
                <w:rFonts w:cs="Times New Roman"/>
                <w:snapToGrid w:val="0"/>
                <w:szCs w:val="22"/>
                <w:lang w:eastAsia="th-TH" w:bidi="th-TH"/>
              </w:rPr>
            </w:pPr>
          </w:p>
        </w:tc>
      </w:tr>
      <w:tr w:rsidR="00E5423B" w:rsidRPr="00A10A2C" w14:paraId="71F8B591" w14:textId="77777777" w:rsidTr="00AA6956">
        <w:tc>
          <w:tcPr>
            <w:tcW w:w="3330" w:type="dxa"/>
            <w:vAlign w:val="bottom"/>
          </w:tcPr>
          <w:p w14:paraId="6B869737" w14:textId="77777777" w:rsidR="00E5423B" w:rsidRPr="008D2489" w:rsidRDefault="00E5423B" w:rsidP="00E5423B">
            <w:pPr>
              <w:ind w:left="16"/>
              <w:rPr>
                <w:rFonts w:cs="Times New Roman"/>
                <w:color w:val="000000"/>
                <w:szCs w:val="22"/>
              </w:rPr>
            </w:pPr>
            <w:r w:rsidRPr="008D2489">
              <w:rPr>
                <w:rFonts w:cs="Times New Roman"/>
                <w:color w:val="000000"/>
                <w:szCs w:val="22"/>
              </w:rPr>
              <w:t xml:space="preserve">Bank of Thailand </w:t>
            </w:r>
          </w:p>
        </w:tc>
        <w:tc>
          <w:tcPr>
            <w:tcW w:w="1323" w:type="dxa"/>
          </w:tcPr>
          <w:p w14:paraId="25641AFC" w14:textId="44C3974A" w:rsidR="00E5423B" w:rsidRPr="00E601B6" w:rsidRDefault="00E5423B" w:rsidP="00E5423B">
            <w:pPr>
              <w:tabs>
                <w:tab w:val="decimal" w:pos="1079"/>
              </w:tabs>
              <w:ind w:left="-117" w:right="-17"/>
              <w:rPr>
                <w:rFonts w:cs="Times New Roman"/>
                <w:snapToGrid w:val="0"/>
                <w:szCs w:val="22"/>
                <w:lang w:eastAsia="th-TH"/>
              </w:rPr>
            </w:pPr>
            <w:r w:rsidRPr="00AA6956">
              <w:rPr>
                <w:rFonts w:cs="Times New Roman"/>
                <w:snapToGrid w:val="0"/>
                <w:szCs w:val="22"/>
                <w:lang w:eastAsia="th-TH"/>
              </w:rPr>
              <w:t>1,803,393</w:t>
            </w:r>
          </w:p>
        </w:tc>
        <w:tc>
          <w:tcPr>
            <w:tcW w:w="236" w:type="dxa"/>
          </w:tcPr>
          <w:p w14:paraId="0C6BEEB8" w14:textId="77777777" w:rsidR="00E5423B" w:rsidRPr="00E601B6" w:rsidRDefault="00E5423B" w:rsidP="00E5423B">
            <w:pPr>
              <w:tabs>
                <w:tab w:val="decimal" w:pos="1079"/>
              </w:tabs>
              <w:ind w:left="-117" w:right="-17"/>
              <w:rPr>
                <w:rFonts w:cs="Times New Roman"/>
                <w:snapToGrid w:val="0"/>
                <w:szCs w:val="22"/>
                <w:lang w:eastAsia="th-TH"/>
              </w:rPr>
            </w:pPr>
          </w:p>
        </w:tc>
        <w:tc>
          <w:tcPr>
            <w:tcW w:w="1323" w:type="dxa"/>
          </w:tcPr>
          <w:p w14:paraId="23B1D306" w14:textId="1FF034A9" w:rsidR="00E5423B" w:rsidRPr="00E601B6" w:rsidRDefault="00E5423B" w:rsidP="00E5423B">
            <w:pPr>
              <w:tabs>
                <w:tab w:val="decimal" w:pos="1079"/>
              </w:tabs>
              <w:ind w:left="-117" w:right="-17"/>
              <w:rPr>
                <w:rFonts w:cs="Times New Roman"/>
                <w:snapToGrid w:val="0"/>
                <w:szCs w:val="22"/>
                <w:lang w:eastAsia="th-TH"/>
              </w:rPr>
            </w:pPr>
            <w:r w:rsidRPr="00E601B6">
              <w:rPr>
                <w:rFonts w:cs="Times New Roman"/>
                <w:snapToGrid w:val="0"/>
                <w:szCs w:val="22"/>
                <w:lang w:eastAsia="th-TH"/>
              </w:rPr>
              <w:t>2,465,909</w:t>
            </w:r>
          </w:p>
        </w:tc>
        <w:tc>
          <w:tcPr>
            <w:tcW w:w="236" w:type="dxa"/>
            <w:vAlign w:val="bottom"/>
          </w:tcPr>
          <w:p w14:paraId="77F96046" w14:textId="77777777" w:rsidR="00E5423B" w:rsidRPr="00E601B6" w:rsidRDefault="00E5423B" w:rsidP="00E5423B">
            <w:pPr>
              <w:tabs>
                <w:tab w:val="decimal" w:pos="961"/>
                <w:tab w:val="decimal" w:pos="1079"/>
              </w:tabs>
              <w:ind w:left="-117" w:right="-17"/>
              <w:rPr>
                <w:rFonts w:cs="Times New Roman"/>
                <w:snapToGrid w:val="0"/>
                <w:szCs w:val="22"/>
                <w:lang w:eastAsia="th-TH"/>
              </w:rPr>
            </w:pPr>
          </w:p>
        </w:tc>
        <w:tc>
          <w:tcPr>
            <w:tcW w:w="1231" w:type="dxa"/>
            <w:gridSpan w:val="2"/>
            <w:vAlign w:val="bottom"/>
          </w:tcPr>
          <w:p w14:paraId="34EF4821" w14:textId="1F3F4AD7" w:rsidR="00E5423B" w:rsidRPr="00E601B6" w:rsidRDefault="00E5423B" w:rsidP="00E5423B">
            <w:pPr>
              <w:tabs>
                <w:tab w:val="decimal" w:pos="1079"/>
              </w:tabs>
              <w:ind w:left="-117" w:right="-17"/>
              <w:rPr>
                <w:rFonts w:cs="Times New Roman"/>
                <w:snapToGrid w:val="0"/>
                <w:szCs w:val="22"/>
                <w:lang w:eastAsia="th-TH" w:bidi="th-TH"/>
              </w:rPr>
            </w:pPr>
            <w:r w:rsidRPr="00AA6956">
              <w:rPr>
                <w:rFonts w:cs="Times New Roman"/>
                <w:snapToGrid w:val="0"/>
                <w:szCs w:val="22"/>
                <w:lang w:eastAsia="th-TH"/>
              </w:rPr>
              <w:t>1</w:t>
            </w:r>
            <w:r w:rsidR="00963EA6" w:rsidRPr="00AA6956">
              <w:rPr>
                <w:rFonts w:cs="Times New Roman"/>
                <w:snapToGrid w:val="0"/>
                <w:szCs w:val="22"/>
                <w:lang w:eastAsia="th-TH"/>
              </w:rPr>
              <w:t>,</w:t>
            </w:r>
            <w:r w:rsidR="00601A41" w:rsidRPr="00AA6956">
              <w:rPr>
                <w:rFonts w:cs="Times New Roman"/>
                <w:snapToGrid w:val="0"/>
                <w:szCs w:val="22"/>
                <w:lang w:eastAsia="th-TH"/>
              </w:rPr>
              <w:t>803,393</w:t>
            </w:r>
          </w:p>
        </w:tc>
        <w:tc>
          <w:tcPr>
            <w:tcW w:w="270" w:type="dxa"/>
          </w:tcPr>
          <w:p w14:paraId="5AAEE6A3" w14:textId="77777777" w:rsidR="00E5423B" w:rsidRPr="00E601B6" w:rsidRDefault="00E5423B" w:rsidP="00E5423B">
            <w:pPr>
              <w:ind w:left="-117" w:right="-108"/>
              <w:jc w:val="right"/>
              <w:rPr>
                <w:rFonts w:cs="Times New Roman"/>
                <w:snapToGrid w:val="0"/>
                <w:szCs w:val="22"/>
                <w:lang w:eastAsia="th-TH"/>
              </w:rPr>
            </w:pPr>
          </w:p>
        </w:tc>
        <w:tc>
          <w:tcPr>
            <w:tcW w:w="1267" w:type="dxa"/>
          </w:tcPr>
          <w:p w14:paraId="02D2F474" w14:textId="5DAD1921" w:rsidR="00E5423B" w:rsidRPr="00A32385" w:rsidRDefault="00E5423B" w:rsidP="00E5423B">
            <w:pPr>
              <w:tabs>
                <w:tab w:val="decimal" w:pos="1079"/>
              </w:tabs>
              <w:ind w:left="-117" w:right="-17"/>
              <w:rPr>
                <w:rFonts w:cs="Times New Roman"/>
                <w:snapToGrid w:val="0"/>
                <w:szCs w:val="22"/>
                <w:lang w:eastAsia="th-TH" w:bidi="th-TH"/>
              </w:rPr>
            </w:pPr>
            <w:r w:rsidRPr="00A32385">
              <w:rPr>
                <w:rFonts w:cs="Times New Roman"/>
                <w:snapToGrid w:val="0"/>
                <w:szCs w:val="22"/>
                <w:cs/>
                <w:lang w:eastAsia="th-TH" w:bidi="th-TH"/>
              </w:rPr>
              <w:t>2</w:t>
            </w:r>
            <w:r w:rsidRPr="00A32385">
              <w:rPr>
                <w:rFonts w:cs="Times New Roman"/>
                <w:snapToGrid w:val="0"/>
                <w:szCs w:val="22"/>
                <w:lang w:eastAsia="th-TH" w:bidi="th-TH"/>
              </w:rPr>
              <w:t>,</w:t>
            </w:r>
            <w:r w:rsidRPr="00A32385">
              <w:rPr>
                <w:rFonts w:cs="Times New Roman"/>
                <w:snapToGrid w:val="0"/>
                <w:szCs w:val="22"/>
                <w:cs/>
                <w:lang w:eastAsia="th-TH" w:bidi="th-TH"/>
              </w:rPr>
              <w:t>465</w:t>
            </w:r>
            <w:r w:rsidRPr="00A32385">
              <w:rPr>
                <w:rFonts w:cs="Times New Roman"/>
                <w:snapToGrid w:val="0"/>
                <w:szCs w:val="22"/>
                <w:lang w:eastAsia="th-TH" w:bidi="th-TH"/>
              </w:rPr>
              <w:t>,</w:t>
            </w:r>
            <w:r w:rsidRPr="00A32385">
              <w:rPr>
                <w:rFonts w:cs="Times New Roman"/>
                <w:snapToGrid w:val="0"/>
                <w:szCs w:val="22"/>
                <w:cs/>
                <w:lang w:eastAsia="th-TH" w:bidi="th-TH"/>
              </w:rPr>
              <w:t>909</w:t>
            </w:r>
          </w:p>
        </w:tc>
      </w:tr>
      <w:tr w:rsidR="00E5423B" w:rsidRPr="00A10A2C" w14:paraId="1AA471A0" w14:textId="77777777" w:rsidTr="00A072D7">
        <w:tc>
          <w:tcPr>
            <w:tcW w:w="3330" w:type="dxa"/>
            <w:vAlign w:val="bottom"/>
          </w:tcPr>
          <w:p w14:paraId="6D5A7B0E" w14:textId="77777777" w:rsidR="00E5423B" w:rsidRPr="008D2489" w:rsidRDefault="00E5423B" w:rsidP="00E5423B">
            <w:pPr>
              <w:ind w:left="16"/>
              <w:rPr>
                <w:rFonts w:cs="Times New Roman"/>
                <w:color w:val="000000"/>
                <w:szCs w:val="22"/>
              </w:rPr>
            </w:pPr>
            <w:r w:rsidRPr="008D2489">
              <w:rPr>
                <w:rFonts w:cs="Times New Roman"/>
                <w:color w:val="000000"/>
                <w:szCs w:val="22"/>
              </w:rPr>
              <w:t>Commercial banks</w:t>
            </w:r>
          </w:p>
        </w:tc>
        <w:tc>
          <w:tcPr>
            <w:tcW w:w="1323" w:type="dxa"/>
            <w:vAlign w:val="bottom"/>
          </w:tcPr>
          <w:p w14:paraId="432FB0E9" w14:textId="1E8FB95E" w:rsidR="00E5423B" w:rsidRPr="00E601B6" w:rsidRDefault="00E5423B" w:rsidP="00E5423B">
            <w:pPr>
              <w:tabs>
                <w:tab w:val="decimal" w:pos="1079"/>
              </w:tabs>
              <w:ind w:left="-117" w:right="-17"/>
              <w:rPr>
                <w:rFonts w:cs="Times New Roman"/>
                <w:snapToGrid w:val="0"/>
                <w:szCs w:val="22"/>
                <w:lang w:eastAsia="th-TH"/>
              </w:rPr>
            </w:pPr>
            <w:r w:rsidRPr="00AA6956">
              <w:rPr>
                <w:rFonts w:cs="Times New Roman"/>
                <w:snapToGrid w:val="0"/>
                <w:szCs w:val="22"/>
                <w:lang w:eastAsia="th-TH"/>
              </w:rPr>
              <w:t>7,625,565</w:t>
            </w:r>
          </w:p>
        </w:tc>
        <w:tc>
          <w:tcPr>
            <w:tcW w:w="236" w:type="dxa"/>
          </w:tcPr>
          <w:p w14:paraId="17A2B8FB" w14:textId="77777777" w:rsidR="00E5423B" w:rsidRPr="00E601B6" w:rsidRDefault="00E5423B" w:rsidP="00E5423B">
            <w:pPr>
              <w:tabs>
                <w:tab w:val="decimal" w:pos="1079"/>
              </w:tabs>
              <w:ind w:left="-117" w:right="-17"/>
              <w:rPr>
                <w:rFonts w:cs="Times New Roman"/>
                <w:snapToGrid w:val="0"/>
                <w:szCs w:val="22"/>
                <w:lang w:eastAsia="th-TH"/>
              </w:rPr>
            </w:pPr>
          </w:p>
        </w:tc>
        <w:tc>
          <w:tcPr>
            <w:tcW w:w="1323" w:type="dxa"/>
            <w:vAlign w:val="bottom"/>
          </w:tcPr>
          <w:p w14:paraId="589F42F5" w14:textId="5429CFCF" w:rsidR="00E5423B" w:rsidRPr="00E601B6" w:rsidRDefault="00E5423B" w:rsidP="00E5423B">
            <w:pPr>
              <w:tabs>
                <w:tab w:val="decimal" w:pos="1079"/>
              </w:tabs>
              <w:ind w:left="-117" w:right="-17"/>
              <w:rPr>
                <w:rFonts w:cs="Times New Roman"/>
                <w:snapToGrid w:val="0"/>
                <w:szCs w:val="22"/>
                <w:lang w:eastAsia="th-TH"/>
              </w:rPr>
            </w:pPr>
            <w:r w:rsidRPr="00E601B6">
              <w:rPr>
                <w:rFonts w:cs="Times New Roman"/>
                <w:snapToGrid w:val="0"/>
                <w:szCs w:val="22"/>
                <w:lang w:eastAsia="th-TH"/>
              </w:rPr>
              <w:t>7,659,034</w:t>
            </w:r>
          </w:p>
        </w:tc>
        <w:tc>
          <w:tcPr>
            <w:tcW w:w="236" w:type="dxa"/>
            <w:vAlign w:val="bottom"/>
          </w:tcPr>
          <w:p w14:paraId="70D89FAC" w14:textId="77777777" w:rsidR="00E5423B" w:rsidRPr="00E601B6" w:rsidRDefault="00E5423B" w:rsidP="00E5423B">
            <w:pPr>
              <w:tabs>
                <w:tab w:val="decimal" w:pos="961"/>
                <w:tab w:val="decimal" w:pos="1079"/>
              </w:tabs>
              <w:ind w:left="-117" w:right="-17"/>
              <w:rPr>
                <w:rFonts w:cs="Times New Roman"/>
                <w:snapToGrid w:val="0"/>
                <w:szCs w:val="22"/>
                <w:lang w:eastAsia="th-TH"/>
              </w:rPr>
            </w:pPr>
          </w:p>
        </w:tc>
        <w:tc>
          <w:tcPr>
            <w:tcW w:w="1231" w:type="dxa"/>
            <w:gridSpan w:val="2"/>
            <w:vAlign w:val="bottom"/>
          </w:tcPr>
          <w:p w14:paraId="41726E30" w14:textId="5A26D286" w:rsidR="00E5423B" w:rsidRPr="00E601B6" w:rsidRDefault="00601A41" w:rsidP="00E5423B">
            <w:pPr>
              <w:tabs>
                <w:tab w:val="decimal" w:pos="1079"/>
              </w:tabs>
              <w:ind w:left="-117" w:right="-17"/>
              <w:rPr>
                <w:rFonts w:cs="Times New Roman"/>
                <w:snapToGrid w:val="0"/>
                <w:szCs w:val="22"/>
                <w:lang w:eastAsia="th-TH"/>
              </w:rPr>
            </w:pPr>
            <w:r w:rsidRPr="00AA6956">
              <w:rPr>
                <w:rFonts w:cs="Times New Roman"/>
                <w:snapToGrid w:val="0"/>
                <w:szCs w:val="22"/>
                <w:lang w:eastAsia="th-TH"/>
              </w:rPr>
              <w:t>7,621,813</w:t>
            </w:r>
          </w:p>
        </w:tc>
        <w:tc>
          <w:tcPr>
            <w:tcW w:w="270" w:type="dxa"/>
          </w:tcPr>
          <w:p w14:paraId="5DFA0612" w14:textId="77777777" w:rsidR="00E5423B" w:rsidRPr="00E601B6" w:rsidRDefault="00E5423B" w:rsidP="00E5423B">
            <w:pPr>
              <w:ind w:left="-117" w:right="-108"/>
              <w:jc w:val="right"/>
              <w:rPr>
                <w:rFonts w:cs="Times New Roman"/>
                <w:snapToGrid w:val="0"/>
                <w:szCs w:val="22"/>
                <w:lang w:eastAsia="th-TH"/>
              </w:rPr>
            </w:pPr>
          </w:p>
        </w:tc>
        <w:tc>
          <w:tcPr>
            <w:tcW w:w="1267" w:type="dxa"/>
            <w:vAlign w:val="bottom"/>
          </w:tcPr>
          <w:p w14:paraId="5BC7CA30" w14:textId="1847A6F8" w:rsidR="00E5423B" w:rsidRPr="00E601B6" w:rsidRDefault="00E5423B" w:rsidP="00E5423B">
            <w:pPr>
              <w:tabs>
                <w:tab w:val="decimal" w:pos="1079"/>
              </w:tabs>
              <w:ind w:left="-117" w:right="-17"/>
              <w:rPr>
                <w:rFonts w:cs="Times New Roman"/>
                <w:snapToGrid w:val="0"/>
                <w:szCs w:val="22"/>
                <w:lang w:eastAsia="th-TH" w:bidi="th-TH"/>
              </w:rPr>
            </w:pPr>
            <w:r w:rsidRPr="00E601B6">
              <w:rPr>
                <w:rFonts w:cs="Times New Roman"/>
                <w:snapToGrid w:val="0"/>
                <w:szCs w:val="22"/>
                <w:lang w:eastAsia="th-TH" w:bidi="th-TH"/>
              </w:rPr>
              <w:t>7,655,637</w:t>
            </w:r>
          </w:p>
        </w:tc>
      </w:tr>
      <w:tr w:rsidR="00E5423B" w:rsidRPr="00A10A2C" w14:paraId="5F96BD61" w14:textId="77777777" w:rsidTr="00A072D7">
        <w:tc>
          <w:tcPr>
            <w:tcW w:w="3330" w:type="dxa"/>
            <w:vAlign w:val="bottom"/>
          </w:tcPr>
          <w:p w14:paraId="31A7C6F7" w14:textId="77777777" w:rsidR="00E5423B" w:rsidRPr="008D2489" w:rsidRDefault="00E5423B" w:rsidP="00E5423B">
            <w:pPr>
              <w:ind w:left="16"/>
              <w:rPr>
                <w:rFonts w:cs="Times New Roman"/>
                <w:color w:val="000000"/>
                <w:szCs w:val="22"/>
              </w:rPr>
            </w:pPr>
            <w:r w:rsidRPr="008D2489">
              <w:rPr>
                <w:rFonts w:cs="Times New Roman"/>
                <w:color w:val="000000"/>
                <w:szCs w:val="22"/>
              </w:rPr>
              <w:t>Specialised financial institutions</w:t>
            </w:r>
          </w:p>
        </w:tc>
        <w:tc>
          <w:tcPr>
            <w:tcW w:w="1323" w:type="dxa"/>
            <w:vAlign w:val="bottom"/>
          </w:tcPr>
          <w:p w14:paraId="0C88C248" w14:textId="0AC70991" w:rsidR="00E5423B" w:rsidRPr="00E601B6" w:rsidRDefault="00E5423B" w:rsidP="00E5423B">
            <w:pPr>
              <w:tabs>
                <w:tab w:val="decimal" w:pos="1079"/>
              </w:tabs>
              <w:ind w:left="-117" w:right="-17"/>
              <w:rPr>
                <w:rFonts w:cs="Times New Roman"/>
                <w:snapToGrid w:val="0"/>
                <w:szCs w:val="22"/>
                <w:lang w:eastAsia="th-TH"/>
              </w:rPr>
            </w:pPr>
            <w:r w:rsidRPr="00AA6956">
              <w:rPr>
                <w:rFonts w:cs="Times New Roman"/>
                <w:snapToGrid w:val="0"/>
                <w:szCs w:val="22"/>
                <w:lang w:eastAsia="th-TH"/>
              </w:rPr>
              <w:t>6,000,000</w:t>
            </w:r>
          </w:p>
        </w:tc>
        <w:tc>
          <w:tcPr>
            <w:tcW w:w="236" w:type="dxa"/>
          </w:tcPr>
          <w:p w14:paraId="759201BF" w14:textId="77777777" w:rsidR="00E5423B" w:rsidRPr="00E601B6" w:rsidRDefault="00E5423B" w:rsidP="00E5423B">
            <w:pPr>
              <w:tabs>
                <w:tab w:val="decimal" w:pos="1079"/>
              </w:tabs>
              <w:ind w:left="-117" w:right="-17"/>
              <w:rPr>
                <w:rFonts w:cs="Times New Roman"/>
                <w:snapToGrid w:val="0"/>
                <w:szCs w:val="22"/>
                <w:lang w:eastAsia="th-TH"/>
              </w:rPr>
            </w:pPr>
          </w:p>
        </w:tc>
        <w:tc>
          <w:tcPr>
            <w:tcW w:w="1323" w:type="dxa"/>
            <w:vAlign w:val="bottom"/>
          </w:tcPr>
          <w:p w14:paraId="7D59E210" w14:textId="64651146" w:rsidR="00E5423B" w:rsidRPr="00E601B6" w:rsidRDefault="00E5423B" w:rsidP="00E5423B">
            <w:pPr>
              <w:tabs>
                <w:tab w:val="decimal" w:pos="1079"/>
              </w:tabs>
              <w:ind w:left="-117" w:right="-17"/>
              <w:rPr>
                <w:rFonts w:cs="Times New Roman"/>
                <w:snapToGrid w:val="0"/>
                <w:szCs w:val="22"/>
                <w:lang w:eastAsia="th-TH"/>
              </w:rPr>
            </w:pPr>
            <w:r w:rsidRPr="00E601B6">
              <w:rPr>
                <w:rFonts w:cs="Times New Roman"/>
                <w:snapToGrid w:val="0"/>
                <w:szCs w:val="22"/>
                <w:lang w:eastAsia="th-TH"/>
              </w:rPr>
              <w:t>6,000,000</w:t>
            </w:r>
          </w:p>
        </w:tc>
        <w:tc>
          <w:tcPr>
            <w:tcW w:w="236" w:type="dxa"/>
            <w:vAlign w:val="bottom"/>
          </w:tcPr>
          <w:p w14:paraId="7C426C61" w14:textId="77777777" w:rsidR="00E5423B" w:rsidRPr="00E601B6" w:rsidRDefault="00E5423B" w:rsidP="00E5423B">
            <w:pPr>
              <w:tabs>
                <w:tab w:val="decimal" w:pos="961"/>
                <w:tab w:val="decimal" w:pos="1079"/>
              </w:tabs>
              <w:ind w:left="-117" w:right="-17"/>
              <w:rPr>
                <w:rFonts w:cs="Times New Roman"/>
                <w:snapToGrid w:val="0"/>
                <w:szCs w:val="22"/>
                <w:lang w:eastAsia="th-TH"/>
              </w:rPr>
            </w:pPr>
          </w:p>
        </w:tc>
        <w:tc>
          <w:tcPr>
            <w:tcW w:w="1231" w:type="dxa"/>
            <w:gridSpan w:val="2"/>
            <w:vAlign w:val="bottom"/>
          </w:tcPr>
          <w:p w14:paraId="1B44CD16" w14:textId="3B459030" w:rsidR="00E5423B" w:rsidRPr="00E601B6" w:rsidRDefault="00722532" w:rsidP="00E5423B">
            <w:pPr>
              <w:tabs>
                <w:tab w:val="decimal" w:pos="1079"/>
              </w:tabs>
              <w:ind w:left="-117" w:right="-17"/>
              <w:rPr>
                <w:rFonts w:cs="Times New Roman"/>
                <w:snapToGrid w:val="0"/>
                <w:szCs w:val="22"/>
                <w:lang w:eastAsia="th-TH"/>
              </w:rPr>
            </w:pPr>
            <w:r w:rsidRPr="00E601B6">
              <w:rPr>
                <w:rFonts w:cs="Times New Roman"/>
                <w:snapToGrid w:val="0"/>
                <w:szCs w:val="22"/>
                <w:lang w:eastAsia="th-TH"/>
              </w:rPr>
              <w:t>6</w:t>
            </w:r>
            <w:r w:rsidR="00032A96" w:rsidRPr="00E601B6">
              <w:rPr>
                <w:rFonts w:cs="Times New Roman"/>
                <w:snapToGrid w:val="0"/>
                <w:szCs w:val="22"/>
                <w:lang w:eastAsia="th-TH"/>
              </w:rPr>
              <w:t>,000,000</w:t>
            </w:r>
          </w:p>
        </w:tc>
        <w:tc>
          <w:tcPr>
            <w:tcW w:w="270" w:type="dxa"/>
          </w:tcPr>
          <w:p w14:paraId="397C849B" w14:textId="77777777" w:rsidR="00E5423B" w:rsidRPr="00E601B6" w:rsidRDefault="00E5423B" w:rsidP="00E5423B">
            <w:pPr>
              <w:ind w:left="-117" w:right="-108"/>
              <w:jc w:val="right"/>
              <w:rPr>
                <w:rFonts w:cs="Times New Roman"/>
                <w:snapToGrid w:val="0"/>
                <w:szCs w:val="22"/>
                <w:lang w:eastAsia="th-TH"/>
              </w:rPr>
            </w:pPr>
          </w:p>
        </w:tc>
        <w:tc>
          <w:tcPr>
            <w:tcW w:w="1267" w:type="dxa"/>
            <w:vAlign w:val="bottom"/>
          </w:tcPr>
          <w:p w14:paraId="78F81050" w14:textId="34DFDA90" w:rsidR="00E5423B" w:rsidRPr="00E601B6" w:rsidRDefault="00E5423B" w:rsidP="00E5423B">
            <w:pPr>
              <w:tabs>
                <w:tab w:val="decimal" w:pos="1079"/>
              </w:tabs>
              <w:ind w:left="-117" w:right="-17"/>
              <w:rPr>
                <w:rFonts w:cs="Times New Roman"/>
                <w:snapToGrid w:val="0"/>
                <w:szCs w:val="22"/>
                <w:lang w:eastAsia="th-TH" w:bidi="th-TH"/>
              </w:rPr>
            </w:pPr>
            <w:r w:rsidRPr="00E601B6">
              <w:rPr>
                <w:rFonts w:cs="Times New Roman"/>
                <w:snapToGrid w:val="0"/>
                <w:szCs w:val="22"/>
                <w:lang w:eastAsia="th-TH" w:bidi="th-TH"/>
              </w:rPr>
              <w:t>6,000,000</w:t>
            </w:r>
          </w:p>
        </w:tc>
      </w:tr>
      <w:tr w:rsidR="00E5423B" w:rsidRPr="00A10A2C" w14:paraId="42725D85" w14:textId="77777777" w:rsidTr="00A072D7">
        <w:tc>
          <w:tcPr>
            <w:tcW w:w="3330" w:type="dxa"/>
            <w:vAlign w:val="bottom"/>
          </w:tcPr>
          <w:p w14:paraId="25EB34CD" w14:textId="7D5138F0" w:rsidR="00E5423B" w:rsidRPr="008D2489" w:rsidRDefault="00E5423B" w:rsidP="00E5423B">
            <w:pPr>
              <w:rPr>
                <w:rFonts w:cs="Times New Roman"/>
                <w:color w:val="000000"/>
                <w:szCs w:val="22"/>
              </w:rPr>
            </w:pPr>
            <w:r>
              <w:rPr>
                <w:color w:val="000000"/>
                <w:szCs w:val="22"/>
                <w:lang w:bidi="th-TH"/>
              </w:rPr>
              <w:t xml:space="preserve">Other </w:t>
            </w:r>
            <w:r w:rsidRPr="008D2489">
              <w:rPr>
                <w:rFonts w:cs="Times New Roman"/>
                <w:color w:val="000000"/>
                <w:szCs w:val="22"/>
              </w:rPr>
              <w:t>financial institutions</w:t>
            </w:r>
          </w:p>
        </w:tc>
        <w:tc>
          <w:tcPr>
            <w:tcW w:w="1323" w:type="dxa"/>
            <w:vAlign w:val="bottom"/>
          </w:tcPr>
          <w:p w14:paraId="4B555677" w14:textId="10C6BEEB" w:rsidR="00E5423B" w:rsidRPr="00E601B6" w:rsidRDefault="00E5423B" w:rsidP="00E5423B">
            <w:pPr>
              <w:tabs>
                <w:tab w:val="decimal" w:pos="1079"/>
              </w:tabs>
              <w:ind w:left="-117" w:right="-17"/>
              <w:rPr>
                <w:rFonts w:cs="Times New Roman"/>
                <w:snapToGrid w:val="0"/>
                <w:szCs w:val="22"/>
                <w:lang w:eastAsia="th-TH"/>
              </w:rPr>
            </w:pPr>
            <w:r w:rsidRPr="00AA6956">
              <w:rPr>
                <w:rFonts w:cs="Times New Roman"/>
                <w:snapToGrid w:val="0"/>
                <w:szCs w:val="22"/>
                <w:lang w:eastAsia="th-TH"/>
              </w:rPr>
              <w:t>-</w:t>
            </w:r>
          </w:p>
        </w:tc>
        <w:tc>
          <w:tcPr>
            <w:tcW w:w="236" w:type="dxa"/>
          </w:tcPr>
          <w:p w14:paraId="23E303B3" w14:textId="77777777" w:rsidR="00E5423B" w:rsidRPr="00E601B6" w:rsidRDefault="00E5423B" w:rsidP="00E5423B">
            <w:pPr>
              <w:tabs>
                <w:tab w:val="decimal" w:pos="1079"/>
              </w:tabs>
              <w:ind w:left="-117" w:right="-17"/>
              <w:rPr>
                <w:rFonts w:cs="Times New Roman"/>
                <w:snapToGrid w:val="0"/>
                <w:szCs w:val="22"/>
                <w:lang w:eastAsia="th-TH"/>
              </w:rPr>
            </w:pPr>
          </w:p>
        </w:tc>
        <w:tc>
          <w:tcPr>
            <w:tcW w:w="1323" w:type="dxa"/>
            <w:vAlign w:val="bottom"/>
          </w:tcPr>
          <w:p w14:paraId="5711B627" w14:textId="09D337B3" w:rsidR="00E5423B" w:rsidRPr="00E601B6" w:rsidRDefault="00E5423B" w:rsidP="00E5423B">
            <w:pPr>
              <w:tabs>
                <w:tab w:val="decimal" w:pos="1079"/>
              </w:tabs>
              <w:ind w:left="-117" w:right="-17"/>
              <w:rPr>
                <w:rFonts w:cs="Times New Roman"/>
                <w:snapToGrid w:val="0"/>
                <w:szCs w:val="22"/>
                <w:lang w:eastAsia="th-TH"/>
              </w:rPr>
            </w:pPr>
            <w:r w:rsidRPr="00E601B6">
              <w:rPr>
                <w:rFonts w:cs="Times New Roman"/>
                <w:snapToGrid w:val="0"/>
                <w:szCs w:val="22"/>
                <w:lang w:eastAsia="th-TH"/>
              </w:rPr>
              <w:t>50,000</w:t>
            </w:r>
          </w:p>
        </w:tc>
        <w:tc>
          <w:tcPr>
            <w:tcW w:w="236" w:type="dxa"/>
            <w:vAlign w:val="bottom"/>
          </w:tcPr>
          <w:p w14:paraId="5D85E4FC" w14:textId="77777777" w:rsidR="00E5423B" w:rsidRPr="00E601B6" w:rsidRDefault="00E5423B" w:rsidP="00E5423B">
            <w:pPr>
              <w:tabs>
                <w:tab w:val="decimal" w:pos="961"/>
                <w:tab w:val="decimal" w:pos="1079"/>
              </w:tabs>
              <w:ind w:left="-117" w:right="-17"/>
              <w:rPr>
                <w:rFonts w:cs="Times New Roman"/>
                <w:snapToGrid w:val="0"/>
                <w:szCs w:val="22"/>
                <w:lang w:eastAsia="th-TH"/>
              </w:rPr>
            </w:pPr>
          </w:p>
        </w:tc>
        <w:tc>
          <w:tcPr>
            <w:tcW w:w="1231" w:type="dxa"/>
            <w:gridSpan w:val="2"/>
            <w:vAlign w:val="bottom"/>
          </w:tcPr>
          <w:p w14:paraId="74AE8A2F" w14:textId="1E675645" w:rsidR="00E5423B" w:rsidRPr="00E601B6" w:rsidRDefault="00032A96" w:rsidP="00E5423B">
            <w:pPr>
              <w:tabs>
                <w:tab w:val="decimal" w:pos="1079"/>
              </w:tabs>
              <w:ind w:left="-117" w:right="-17"/>
              <w:rPr>
                <w:rFonts w:cs="Times New Roman"/>
                <w:snapToGrid w:val="0"/>
                <w:szCs w:val="22"/>
                <w:lang w:eastAsia="th-TH"/>
              </w:rPr>
            </w:pPr>
            <w:r w:rsidRPr="00AA6956">
              <w:rPr>
                <w:rFonts w:cs="Times New Roman"/>
                <w:snapToGrid w:val="0"/>
                <w:szCs w:val="22"/>
                <w:lang w:eastAsia="th-TH"/>
              </w:rPr>
              <w:t>-</w:t>
            </w:r>
          </w:p>
        </w:tc>
        <w:tc>
          <w:tcPr>
            <w:tcW w:w="270" w:type="dxa"/>
          </w:tcPr>
          <w:p w14:paraId="66F829D4" w14:textId="77777777" w:rsidR="00E5423B" w:rsidRPr="00E601B6" w:rsidRDefault="00E5423B" w:rsidP="00E5423B">
            <w:pPr>
              <w:ind w:left="-117" w:right="-108"/>
              <w:jc w:val="right"/>
              <w:rPr>
                <w:rFonts w:cs="Times New Roman"/>
                <w:snapToGrid w:val="0"/>
                <w:szCs w:val="22"/>
                <w:lang w:eastAsia="th-TH"/>
              </w:rPr>
            </w:pPr>
          </w:p>
        </w:tc>
        <w:tc>
          <w:tcPr>
            <w:tcW w:w="1267" w:type="dxa"/>
            <w:vAlign w:val="bottom"/>
          </w:tcPr>
          <w:p w14:paraId="5969947D" w14:textId="7F3B39BE" w:rsidR="00E5423B" w:rsidRPr="00E601B6" w:rsidRDefault="00E5423B" w:rsidP="00E5423B">
            <w:pPr>
              <w:tabs>
                <w:tab w:val="decimal" w:pos="1079"/>
              </w:tabs>
              <w:ind w:left="-117" w:right="-17"/>
              <w:rPr>
                <w:rFonts w:cs="Times New Roman"/>
                <w:snapToGrid w:val="0"/>
                <w:szCs w:val="22"/>
                <w:lang w:eastAsia="th-TH" w:bidi="th-TH"/>
              </w:rPr>
            </w:pPr>
            <w:r w:rsidRPr="00E601B6">
              <w:rPr>
                <w:rFonts w:cs="Times New Roman"/>
                <w:snapToGrid w:val="0"/>
                <w:szCs w:val="22"/>
                <w:lang w:eastAsia="th-TH" w:bidi="th-TH"/>
              </w:rPr>
              <w:t>50,000</w:t>
            </w:r>
          </w:p>
        </w:tc>
      </w:tr>
      <w:tr w:rsidR="00E5423B" w:rsidRPr="00A10A2C" w14:paraId="107153AD" w14:textId="77777777" w:rsidTr="00A072D7">
        <w:tc>
          <w:tcPr>
            <w:tcW w:w="3330" w:type="dxa"/>
            <w:vAlign w:val="bottom"/>
          </w:tcPr>
          <w:p w14:paraId="34EC16DE" w14:textId="77777777" w:rsidR="00E5423B" w:rsidRPr="008D2489" w:rsidRDefault="00E5423B" w:rsidP="00E5423B">
            <w:pPr>
              <w:ind w:left="16"/>
              <w:rPr>
                <w:rFonts w:cs="Times New Roman"/>
                <w:color w:val="000000"/>
                <w:szCs w:val="22"/>
              </w:rPr>
            </w:pPr>
            <w:r w:rsidRPr="008D2489">
              <w:rPr>
                <w:rFonts w:cs="Times New Roman"/>
                <w:b/>
                <w:bCs/>
                <w:color w:val="000000"/>
                <w:szCs w:val="22"/>
              </w:rPr>
              <w:t xml:space="preserve">Total </w:t>
            </w:r>
          </w:p>
        </w:tc>
        <w:tc>
          <w:tcPr>
            <w:tcW w:w="1323" w:type="dxa"/>
            <w:tcBorders>
              <w:top w:val="single" w:sz="4" w:space="0" w:color="auto"/>
            </w:tcBorders>
            <w:vAlign w:val="bottom"/>
          </w:tcPr>
          <w:p w14:paraId="60361A50" w14:textId="7D6544A4" w:rsidR="00E5423B" w:rsidRPr="00E601B6" w:rsidRDefault="00E5423B" w:rsidP="00E5423B">
            <w:pPr>
              <w:tabs>
                <w:tab w:val="decimal" w:pos="1079"/>
              </w:tabs>
              <w:ind w:left="-117" w:right="-17"/>
              <w:rPr>
                <w:rFonts w:cs="Times New Roman"/>
                <w:b/>
                <w:bCs/>
                <w:snapToGrid w:val="0"/>
                <w:szCs w:val="22"/>
                <w:lang w:eastAsia="th-TH"/>
              </w:rPr>
            </w:pPr>
            <w:r w:rsidRPr="00AA6956">
              <w:rPr>
                <w:rFonts w:cs="Times New Roman"/>
                <w:b/>
                <w:bCs/>
                <w:snapToGrid w:val="0"/>
                <w:szCs w:val="22"/>
                <w:lang w:eastAsia="th-TH"/>
              </w:rPr>
              <w:t>15,</w:t>
            </w:r>
            <w:r w:rsidR="00AA6ADB" w:rsidRPr="00AA6956">
              <w:rPr>
                <w:rFonts w:cs="Times New Roman"/>
                <w:b/>
                <w:bCs/>
                <w:snapToGrid w:val="0"/>
                <w:szCs w:val="22"/>
                <w:lang w:eastAsia="th-TH"/>
              </w:rPr>
              <w:t>428,958</w:t>
            </w:r>
          </w:p>
        </w:tc>
        <w:tc>
          <w:tcPr>
            <w:tcW w:w="236" w:type="dxa"/>
          </w:tcPr>
          <w:p w14:paraId="169C5CD6" w14:textId="77777777" w:rsidR="00E5423B" w:rsidRPr="00E601B6" w:rsidRDefault="00E5423B" w:rsidP="00E5423B">
            <w:pPr>
              <w:tabs>
                <w:tab w:val="decimal" w:pos="1079"/>
              </w:tabs>
              <w:ind w:left="-117" w:right="-17"/>
              <w:rPr>
                <w:rFonts w:cs="Times New Roman"/>
                <w:b/>
                <w:bCs/>
                <w:snapToGrid w:val="0"/>
                <w:szCs w:val="22"/>
                <w:lang w:eastAsia="th-TH"/>
              </w:rPr>
            </w:pPr>
          </w:p>
        </w:tc>
        <w:tc>
          <w:tcPr>
            <w:tcW w:w="1323" w:type="dxa"/>
            <w:tcBorders>
              <w:top w:val="single" w:sz="4" w:space="0" w:color="auto"/>
            </w:tcBorders>
            <w:vAlign w:val="bottom"/>
          </w:tcPr>
          <w:p w14:paraId="07A23531" w14:textId="04A8F0DC" w:rsidR="00E5423B" w:rsidRPr="00E601B6" w:rsidRDefault="00E5423B" w:rsidP="00E5423B">
            <w:pPr>
              <w:tabs>
                <w:tab w:val="decimal" w:pos="1079"/>
              </w:tabs>
              <w:ind w:left="-117" w:right="-17"/>
              <w:rPr>
                <w:rFonts w:cs="Times New Roman"/>
                <w:b/>
                <w:bCs/>
                <w:snapToGrid w:val="0"/>
                <w:szCs w:val="22"/>
                <w:lang w:eastAsia="th-TH"/>
              </w:rPr>
            </w:pPr>
            <w:r w:rsidRPr="00E601B6">
              <w:rPr>
                <w:rFonts w:cs="Times New Roman"/>
                <w:b/>
                <w:bCs/>
                <w:snapToGrid w:val="0"/>
                <w:szCs w:val="22"/>
                <w:lang w:eastAsia="th-TH"/>
              </w:rPr>
              <w:t>16,174,943</w:t>
            </w:r>
          </w:p>
        </w:tc>
        <w:tc>
          <w:tcPr>
            <w:tcW w:w="236" w:type="dxa"/>
            <w:vAlign w:val="bottom"/>
          </w:tcPr>
          <w:p w14:paraId="74DF5C29" w14:textId="77777777" w:rsidR="00E5423B" w:rsidRPr="00E601B6" w:rsidRDefault="00E5423B" w:rsidP="00E5423B">
            <w:pPr>
              <w:tabs>
                <w:tab w:val="decimal" w:pos="961"/>
                <w:tab w:val="decimal" w:pos="1079"/>
              </w:tabs>
              <w:ind w:left="-117" w:right="-17"/>
              <w:rPr>
                <w:rFonts w:cs="Times New Roman"/>
                <w:b/>
                <w:bCs/>
                <w:snapToGrid w:val="0"/>
                <w:szCs w:val="22"/>
                <w:lang w:eastAsia="th-TH"/>
              </w:rPr>
            </w:pPr>
          </w:p>
        </w:tc>
        <w:tc>
          <w:tcPr>
            <w:tcW w:w="1231" w:type="dxa"/>
            <w:gridSpan w:val="2"/>
            <w:tcBorders>
              <w:top w:val="single" w:sz="4" w:space="0" w:color="auto"/>
            </w:tcBorders>
            <w:vAlign w:val="bottom"/>
          </w:tcPr>
          <w:p w14:paraId="37DF760C" w14:textId="310754E5" w:rsidR="00E5423B" w:rsidRPr="00E601B6" w:rsidRDefault="00A32773" w:rsidP="00E5423B">
            <w:pPr>
              <w:tabs>
                <w:tab w:val="decimal" w:pos="1079"/>
              </w:tabs>
              <w:ind w:left="-117" w:right="-17"/>
              <w:rPr>
                <w:rFonts w:cs="Times New Roman"/>
                <w:b/>
                <w:bCs/>
                <w:snapToGrid w:val="0"/>
                <w:szCs w:val="22"/>
                <w:lang w:eastAsia="th-TH"/>
              </w:rPr>
            </w:pPr>
            <w:r w:rsidRPr="00AA6956">
              <w:rPr>
                <w:rFonts w:cs="Times New Roman"/>
                <w:b/>
                <w:bCs/>
                <w:snapToGrid w:val="0"/>
                <w:szCs w:val="22"/>
                <w:lang w:eastAsia="th-TH"/>
              </w:rPr>
              <w:t>15,425,206</w:t>
            </w:r>
          </w:p>
        </w:tc>
        <w:tc>
          <w:tcPr>
            <w:tcW w:w="270" w:type="dxa"/>
          </w:tcPr>
          <w:p w14:paraId="12C08C98" w14:textId="77777777" w:rsidR="00E5423B" w:rsidRPr="00E601B6" w:rsidRDefault="00E5423B" w:rsidP="00E5423B">
            <w:pPr>
              <w:ind w:left="-117" w:right="-108"/>
              <w:jc w:val="right"/>
              <w:rPr>
                <w:rFonts w:cs="Times New Roman"/>
                <w:b/>
                <w:bCs/>
                <w:snapToGrid w:val="0"/>
                <w:szCs w:val="22"/>
                <w:lang w:eastAsia="th-TH"/>
              </w:rPr>
            </w:pPr>
          </w:p>
        </w:tc>
        <w:tc>
          <w:tcPr>
            <w:tcW w:w="1267" w:type="dxa"/>
            <w:tcBorders>
              <w:top w:val="single" w:sz="4" w:space="0" w:color="auto"/>
            </w:tcBorders>
            <w:vAlign w:val="bottom"/>
          </w:tcPr>
          <w:p w14:paraId="7FDE5BB6" w14:textId="47D94B92" w:rsidR="00E5423B" w:rsidRPr="00E601B6" w:rsidRDefault="00E5423B" w:rsidP="00E5423B">
            <w:pPr>
              <w:tabs>
                <w:tab w:val="decimal" w:pos="1079"/>
              </w:tabs>
              <w:ind w:left="-117" w:right="-17"/>
              <w:rPr>
                <w:rFonts w:cs="Times New Roman"/>
                <w:b/>
                <w:bCs/>
                <w:snapToGrid w:val="0"/>
                <w:szCs w:val="22"/>
                <w:lang w:eastAsia="th-TH" w:bidi="th-TH"/>
              </w:rPr>
            </w:pPr>
            <w:r w:rsidRPr="00E601B6">
              <w:rPr>
                <w:rFonts w:cs="Times New Roman"/>
                <w:b/>
                <w:bCs/>
                <w:snapToGrid w:val="0"/>
                <w:szCs w:val="22"/>
                <w:lang w:eastAsia="th-TH" w:bidi="th-TH"/>
              </w:rPr>
              <w:t>16,171,546</w:t>
            </w:r>
          </w:p>
        </w:tc>
      </w:tr>
      <w:tr w:rsidR="00E5423B" w:rsidRPr="00A10A2C" w14:paraId="55BD2A60" w14:textId="77777777" w:rsidTr="00A072D7">
        <w:tc>
          <w:tcPr>
            <w:tcW w:w="3330" w:type="dxa"/>
            <w:vAlign w:val="bottom"/>
          </w:tcPr>
          <w:p w14:paraId="66A3BF61" w14:textId="77777777" w:rsidR="00E5423B" w:rsidRPr="008D2489" w:rsidRDefault="00E5423B" w:rsidP="00E5423B">
            <w:pPr>
              <w:ind w:left="16" w:right="-199"/>
              <w:rPr>
                <w:rFonts w:cs="Times New Roman"/>
                <w:color w:val="000000"/>
                <w:szCs w:val="22"/>
              </w:rPr>
            </w:pPr>
            <w:r w:rsidRPr="008D2489">
              <w:rPr>
                <w:rFonts w:cs="Times New Roman"/>
                <w:i/>
                <w:iCs/>
                <w:color w:val="000000"/>
                <w:szCs w:val="22"/>
              </w:rPr>
              <w:t>Add</w:t>
            </w:r>
            <w:r w:rsidRPr="008D2489">
              <w:rPr>
                <w:rFonts w:cs="Times New Roman"/>
                <w:color w:val="000000"/>
                <w:szCs w:val="22"/>
              </w:rPr>
              <w:t xml:space="preserve"> accrued interest receivables and </w:t>
            </w:r>
            <w:r w:rsidRPr="008D2489">
              <w:rPr>
                <w:rFonts w:cs="Times New Roman"/>
                <w:color w:val="000000"/>
                <w:szCs w:val="22"/>
              </w:rPr>
              <w:br/>
              <w:t xml:space="preserve">          undue interest receivables</w:t>
            </w:r>
          </w:p>
        </w:tc>
        <w:tc>
          <w:tcPr>
            <w:tcW w:w="1323" w:type="dxa"/>
            <w:tcBorders>
              <w:bottom w:val="single" w:sz="4" w:space="0" w:color="auto"/>
            </w:tcBorders>
            <w:vAlign w:val="bottom"/>
          </w:tcPr>
          <w:p w14:paraId="03597BA3" w14:textId="3C9C0069" w:rsidR="00E5423B" w:rsidRPr="00E601B6" w:rsidRDefault="00E5423B" w:rsidP="00E5423B">
            <w:pPr>
              <w:tabs>
                <w:tab w:val="decimal" w:pos="1079"/>
              </w:tabs>
              <w:ind w:left="-117" w:right="-17"/>
              <w:rPr>
                <w:rFonts w:cs="Times New Roman"/>
                <w:snapToGrid w:val="0"/>
                <w:szCs w:val="22"/>
                <w:lang w:eastAsia="th-TH"/>
              </w:rPr>
            </w:pPr>
            <w:r w:rsidRPr="00AA6956">
              <w:rPr>
                <w:rFonts w:cs="Times New Roman"/>
                <w:snapToGrid w:val="0"/>
                <w:szCs w:val="22"/>
                <w:lang w:eastAsia="th-TH"/>
              </w:rPr>
              <w:t>2,796</w:t>
            </w:r>
          </w:p>
        </w:tc>
        <w:tc>
          <w:tcPr>
            <w:tcW w:w="236" w:type="dxa"/>
          </w:tcPr>
          <w:p w14:paraId="1AE8C2BB" w14:textId="77777777" w:rsidR="00E5423B" w:rsidRPr="00E601B6" w:rsidRDefault="00E5423B" w:rsidP="00E5423B">
            <w:pPr>
              <w:tabs>
                <w:tab w:val="decimal" w:pos="1079"/>
              </w:tabs>
              <w:ind w:left="-117" w:right="-17"/>
              <w:rPr>
                <w:rFonts w:cs="Times New Roman"/>
                <w:snapToGrid w:val="0"/>
                <w:szCs w:val="22"/>
                <w:lang w:eastAsia="th-TH"/>
              </w:rPr>
            </w:pPr>
          </w:p>
        </w:tc>
        <w:tc>
          <w:tcPr>
            <w:tcW w:w="1323" w:type="dxa"/>
            <w:vAlign w:val="bottom"/>
          </w:tcPr>
          <w:p w14:paraId="3C6EBCC3" w14:textId="3437463C" w:rsidR="00E5423B" w:rsidRPr="00E601B6" w:rsidRDefault="00E5423B" w:rsidP="00E5423B">
            <w:pPr>
              <w:tabs>
                <w:tab w:val="decimal" w:pos="1079"/>
              </w:tabs>
              <w:ind w:left="-117" w:right="-17"/>
              <w:rPr>
                <w:rFonts w:cs="Times New Roman"/>
                <w:snapToGrid w:val="0"/>
                <w:szCs w:val="22"/>
                <w:lang w:eastAsia="th-TH"/>
              </w:rPr>
            </w:pPr>
            <w:r w:rsidRPr="00E601B6">
              <w:rPr>
                <w:rFonts w:cs="Times New Roman"/>
                <w:snapToGrid w:val="0"/>
                <w:szCs w:val="22"/>
                <w:lang w:eastAsia="th-TH"/>
              </w:rPr>
              <w:t>1,656</w:t>
            </w:r>
          </w:p>
        </w:tc>
        <w:tc>
          <w:tcPr>
            <w:tcW w:w="236" w:type="dxa"/>
            <w:vAlign w:val="bottom"/>
          </w:tcPr>
          <w:p w14:paraId="7F4C5EFA" w14:textId="77777777" w:rsidR="00E5423B" w:rsidRPr="00E601B6" w:rsidRDefault="00E5423B" w:rsidP="00E5423B">
            <w:pPr>
              <w:tabs>
                <w:tab w:val="decimal" w:pos="961"/>
                <w:tab w:val="decimal" w:pos="1079"/>
              </w:tabs>
              <w:ind w:left="-117" w:right="-17"/>
              <w:rPr>
                <w:rFonts w:cs="Times New Roman"/>
                <w:snapToGrid w:val="0"/>
                <w:szCs w:val="22"/>
                <w:lang w:eastAsia="th-TH"/>
              </w:rPr>
            </w:pPr>
          </w:p>
        </w:tc>
        <w:tc>
          <w:tcPr>
            <w:tcW w:w="1231" w:type="dxa"/>
            <w:gridSpan w:val="2"/>
            <w:vAlign w:val="bottom"/>
          </w:tcPr>
          <w:p w14:paraId="6D9D0133" w14:textId="01509EDA" w:rsidR="00E5423B" w:rsidRPr="00E601B6" w:rsidRDefault="00A32773" w:rsidP="00E5423B">
            <w:pPr>
              <w:tabs>
                <w:tab w:val="decimal" w:pos="1079"/>
              </w:tabs>
              <w:ind w:left="-117" w:right="-17"/>
              <w:rPr>
                <w:rFonts w:cs="Times New Roman"/>
                <w:snapToGrid w:val="0"/>
                <w:szCs w:val="22"/>
                <w:lang w:eastAsia="th-TH"/>
              </w:rPr>
            </w:pPr>
            <w:r w:rsidRPr="00AA6956">
              <w:rPr>
                <w:rFonts w:cs="Times New Roman"/>
                <w:snapToGrid w:val="0"/>
                <w:szCs w:val="22"/>
                <w:lang w:eastAsia="th-TH"/>
              </w:rPr>
              <w:t>2,796</w:t>
            </w:r>
          </w:p>
        </w:tc>
        <w:tc>
          <w:tcPr>
            <w:tcW w:w="270" w:type="dxa"/>
          </w:tcPr>
          <w:p w14:paraId="3B44058D" w14:textId="77777777" w:rsidR="00E5423B" w:rsidRPr="00E601B6" w:rsidRDefault="00E5423B" w:rsidP="00E5423B">
            <w:pPr>
              <w:ind w:left="-117" w:right="-108"/>
              <w:jc w:val="right"/>
              <w:rPr>
                <w:rFonts w:cs="Times New Roman"/>
                <w:snapToGrid w:val="0"/>
                <w:szCs w:val="22"/>
                <w:lang w:eastAsia="th-TH"/>
              </w:rPr>
            </w:pPr>
          </w:p>
        </w:tc>
        <w:tc>
          <w:tcPr>
            <w:tcW w:w="1267" w:type="dxa"/>
            <w:vAlign w:val="bottom"/>
          </w:tcPr>
          <w:p w14:paraId="7D12CFDC" w14:textId="6B098B66" w:rsidR="00E5423B" w:rsidRPr="00E601B6" w:rsidRDefault="00E5423B" w:rsidP="00E5423B">
            <w:pPr>
              <w:tabs>
                <w:tab w:val="decimal" w:pos="1079"/>
              </w:tabs>
              <w:ind w:left="-117" w:right="-17"/>
              <w:rPr>
                <w:rFonts w:cs="Times New Roman"/>
                <w:snapToGrid w:val="0"/>
                <w:szCs w:val="22"/>
                <w:lang w:eastAsia="th-TH" w:bidi="th-TH"/>
              </w:rPr>
            </w:pPr>
            <w:r w:rsidRPr="00E601B6">
              <w:rPr>
                <w:rFonts w:cs="Times New Roman"/>
                <w:snapToGrid w:val="0"/>
                <w:szCs w:val="22"/>
                <w:lang w:eastAsia="th-TH" w:bidi="th-TH"/>
              </w:rPr>
              <w:t>1,656</w:t>
            </w:r>
          </w:p>
        </w:tc>
      </w:tr>
      <w:tr w:rsidR="00E5423B" w:rsidRPr="00A10A2C" w14:paraId="648A9C9F" w14:textId="77777777" w:rsidTr="00A072D7">
        <w:trPr>
          <w:trHeight w:val="50"/>
        </w:trPr>
        <w:tc>
          <w:tcPr>
            <w:tcW w:w="3330" w:type="dxa"/>
            <w:vAlign w:val="bottom"/>
          </w:tcPr>
          <w:p w14:paraId="550F7DAA" w14:textId="77777777" w:rsidR="00E5423B" w:rsidRPr="008D2489" w:rsidRDefault="00E5423B" w:rsidP="00E5423B">
            <w:pPr>
              <w:tabs>
                <w:tab w:val="left" w:pos="162"/>
              </w:tabs>
              <w:ind w:left="16"/>
              <w:jc w:val="both"/>
              <w:rPr>
                <w:rFonts w:cs="Times New Roman"/>
                <w:b/>
                <w:bCs/>
                <w:szCs w:val="22"/>
              </w:rPr>
            </w:pPr>
            <w:r w:rsidRPr="008D2489">
              <w:rPr>
                <w:rFonts w:cs="Times New Roman"/>
                <w:b/>
                <w:bCs/>
                <w:color w:val="000000"/>
                <w:szCs w:val="22"/>
              </w:rPr>
              <w:t>Total domestic</w:t>
            </w:r>
          </w:p>
        </w:tc>
        <w:tc>
          <w:tcPr>
            <w:tcW w:w="1323" w:type="dxa"/>
            <w:tcBorders>
              <w:top w:val="single" w:sz="4" w:space="0" w:color="auto"/>
              <w:bottom w:val="single" w:sz="4" w:space="0" w:color="auto"/>
            </w:tcBorders>
            <w:vAlign w:val="bottom"/>
          </w:tcPr>
          <w:p w14:paraId="4E54C5F6" w14:textId="0CEAB384" w:rsidR="00E5423B" w:rsidRPr="00E601B6" w:rsidRDefault="00E5423B" w:rsidP="00E5423B">
            <w:pPr>
              <w:tabs>
                <w:tab w:val="decimal" w:pos="1079"/>
              </w:tabs>
              <w:ind w:left="-117" w:right="-17"/>
              <w:rPr>
                <w:rFonts w:cs="Times New Roman"/>
                <w:b/>
                <w:bCs/>
                <w:snapToGrid w:val="0"/>
                <w:szCs w:val="22"/>
                <w:lang w:eastAsia="th-TH"/>
              </w:rPr>
            </w:pPr>
            <w:r w:rsidRPr="00AA6956">
              <w:rPr>
                <w:rFonts w:cs="Times New Roman"/>
                <w:b/>
                <w:bCs/>
                <w:snapToGrid w:val="0"/>
                <w:szCs w:val="22"/>
                <w:lang w:val="en-US" w:eastAsia="th-TH"/>
              </w:rPr>
              <w:t>15</w:t>
            </w:r>
            <w:r w:rsidRPr="00AA6956">
              <w:rPr>
                <w:rFonts w:cs="Times New Roman"/>
                <w:b/>
                <w:bCs/>
                <w:snapToGrid w:val="0"/>
                <w:szCs w:val="22"/>
                <w:lang w:eastAsia="th-TH"/>
              </w:rPr>
              <w:t>,</w:t>
            </w:r>
            <w:r w:rsidR="00AA6ADB" w:rsidRPr="00AA6956">
              <w:rPr>
                <w:rFonts w:cs="Times New Roman"/>
                <w:b/>
                <w:bCs/>
                <w:snapToGrid w:val="0"/>
                <w:szCs w:val="22"/>
                <w:lang w:eastAsia="th-TH"/>
              </w:rPr>
              <w:t>431,</w:t>
            </w:r>
            <w:r w:rsidR="008529A3" w:rsidRPr="00AA6956">
              <w:rPr>
                <w:rFonts w:cs="Times New Roman"/>
                <w:b/>
                <w:bCs/>
                <w:snapToGrid w:val="0"/>
                <w:szCs w:val="22"/>
                <w:lang w:eastAsia="th-TH"/>
              </w:rPr>
              <w:t>754</w:t>
            </w:r>
          </w:p>
        </w:tc>
        <w:tc>
          <w:tcPr>
            <w:tcW w:w="236" w:type="dxa"/>
          </w:tcPr>
          <w:p w14:paraId="253B5B17" w14:textId="77777777" w:rsidR="00E5423B" w:rsidRPr="00E601B6" w:rsidRDefault="00E5423B" w:rsidP="00E5423B">
            <w:pPr>
              <w:tabs>
                <w:tab w:val="decimal" w:pos="1079"/>
              </w:tabs>
              <w:ind w:left="-117" w:right="-17"/>
              <w:rPr>
                <w:rFonts w:cs="Times New Roman"/>
                <w:b/>
                <w:bCs/>
                <w:snapToGrid w:val="0"/>
                <w:szCs w:val="22"/>
                <w:lang w:eastAsia="th-TH"/>
              </w:rPr>
            </w:pPr>
          </w:p>
        </w:tc>
        <w:tc>
          <w:tcPr>
            <w:tcW w:w="1323" w:type="dxa"/>
            <w:tcBorders>
              <w:top w:val="single" w:sz="4" w:space="0" w:color="auto"/>
              <w:bottom w:val="single" w:sz="4" w:space="0" w:color="auto"/>
            </w:tcBorders>
            <w:vAlign w:val="bottom"/>
          </w:tcPr>
          <w:p w14:paraId="71224A55" w14:textId="3893AA11" w:rsidR="00E5423B" w:rsidRPr="00E601B6" w:rsidRDefault="00E5423B" w:rsidP="00E5423B">
            <w:pPr>
              <w:tabs>
                <w:tab w:val="decimal" w:pos="1079"/>
              </w:tabs>
              <w:ind w:left="-117" w:right="-17"/>
              <w:rPr>
                <w:rFonts w:cs="Times New Roman"/>
                <w:b/>
                <w:bCs/>
                <w:snapToGrid w:val="0"/>
                <w:szCs w:val="22"/>
                <w:lang w:eastAsia="th-TH"/>
              </w:rPr>
            </w:pPr>
            <w:r w:rsidRPr="00E601B6">
              <w:rPr>
                <w:rFonts w:cs="Times New Roman"/>
                <w:b/>
                <w:bCs/>
                <w:snapToGrid w:val="0"/>
                <w:szCs w:val="22"/>
                <w:lang w:eastAsia="th-TH"/>
              </w:rPr>
              <w:t>16,176,599</w:t>
            </w:r>
          </w:p>
        </w:tc>
        <w:tc>
          <w:tcPr>
            <w:tcW w:w="236" w:type="dxa"/>
            <w:vAlign w:val="bottom"/>
          </w:tcPr>
          <w:p w14:paraId="4B8A9BEF" w14:textId="77777777" w:rsidR="00E5423B" w:rsidRPr="00E601B6" w:rsidRDefault="00E5423B" w:rsidP="00E5423B">
            <w:pPr>
              <w:tabs>
                <w:tab w:val="decimal" w:pos="1079"/>
              </w:tabs>
              <w:ind w:left="-117" w:right="-17"/>
              <w:rPr>
                <w:rFonts w:cs="Times New Roman"/>
                <w:b/>
                <w:bCs/>
                <w:snapToGrid w:val="0"/>
                <w:szCs w:val="22"/>
                <w:lang w:eastAsia="th-TH"/>
              </w:rPr>
            </w:pPr>
          </w:p>
        </w:tc>
        <w:tc>
          <w:tcPr>
            <w:tcW w:w="1231" w:type="dxa"/>
            <w:gridSpan w:val="2"/>
            <w:tcBorders>
              <w:top w:val="single" w:sz="4" w:space="0" w:color="auto"/>
              <w:bottom w:val="single" w:sz="4" w:space="0" w:color="auto"/>
            </w:tcBorders>
            <w:vAlign w:val="bottom"/>
          </w:tcPr>
          <w:p w14:paraId="1F8CFFCF" w14:textId="0120ACF8" w:rsidR="00E5423B" w:rsidRPr="00E601B6" w:rsidRDefault="00A32773" w:rsidP="00E5423B">
            <w:pPr>
              <w:tabs>
                <w:tab w:val="decimal" w:pos="1079"/>
              </w:tabs>
              <w:ind w:left="-117" w:right="-17"/>
              <w:rPr>
                <w:rFonts w:cs="Times New Roman"/>
                <w:b/>
                <w:bCs/>
                <w:snapToGrid w:val="0"/>
                <w:szCs w:val="22"/>
                <w:lang w:eastAsia="th-TH"/>
              </w:rPr>
            </w:pPr>
            <w:r w:rsidRPr="00E601B6">
              <w:rPr>
                <w:rFonts w:cs="Times New Roman"/>
                <w:b/>
                <w:bCs/>
                <w:snapToGrid w:val="0"/>
                <w:szCs w:val="22"/>
                <w:lang w:eastAsia="th-TH"/>
              </w:rPr>
              <w:t>15,428,002</w:t>
            </w:r>
          </w:p>
        </w:tc>
        <w:tc>
          <w:tcPr>
            <w:tcW w:w="270" w:type="dxa"/>
            <w:vAlign w:val="bottom"/>
          </w:tcPr>
          <w:p w14:paraId="7F3E75D2" w14:textId="77777777" w:rsidR="00E5423B" w:rsidRPr="00E601B6" w:rsidRDefault="00E5423B" w:rsidP="00E5423B">
            <w:pPr>
              <w:ind w:left="-117" w:right="-108"/>
              <w:rPr>
                <w:rFonts w:cs="Times New Roman"/>
                <w:b/>
                <w:bCs/>
                <w:snapToGrid w:val="0"/>
                <w:szCs w:val="22"/>
                <w:lang w:eastAsia="th-TH" w:bidi="th-TH"/>
              </w:rPr>
            </w:pPr>
          </w:p>
        </w:tc>
        <w:tc>
          <w:tcPr>
            <w:tcW w:w="1267" w:type="dxa"/>
            <w:tcBorders>
              <w:top w:val="single" w:sz="4" w:space="0" w:color="auto"/>
              <w:bottom w:val="single" w:sz="4" w:space="0" w:color="auto"/>
            </w:tcBorders>
            <w:vAlign w:val="bottom"/>
          </w:tcPr>
          <w:p w14:paraId="1A3B0063" w14:textId="6DB5D2BF" w:rsidR="00E5423B" w:rsidRPr="00E601B6" w:rsidRDefault="00E5423B" w:rsidP="00E5423B">
            <w:pPr>
              <w:tabs>
                <w:tab w:val="decimal" w:pos="1079"/>
              </w:tabs>
              <w:ind w:left="-117" w:right="-17"/>
              <w:rPr>
                <w:rFonts w:cs="Times New Roman"/>
                <w:b/>
                <w:bCs/>
                <w:snapToGrid w:val="0"/>
                <w:szCs w:val="22"/>
                <w:lang w:eastAsia="th-TH" w:bidi="th-TH"/>
              </w:rPr>
            </w:pPr>
            <w:r w:rsidRPr="00E601B6">
              <w:rPr>
                <w:rFonts w:cs="Times New Roman"/>
                <w:b/>
                <w:bCs/>
                <w:snapToGrid w:val="0"/>
                <w:szCs w:val="22"/>
                <w:lang w:eastAsia="th-TH" w:bidi="th-TH"/>
              </w:rPr>
              <w:t>16,173,202</w:t>
            </w:r>
          </w:p>
        </w:tc>
      </w:tr>
      <w:tr w:rsidR="00E5423B" w:rsidRPr="00A10A2C" w14:paraId="0A5C9EFC" w14:textId="77777777" w:rsidTr="00AA6956">
        <w:trPr>
          <w:trHeight w:val="50"/>
        </w:trPr>
        <w:tc>
          <w:tcPr>
            <w:tcW w:w="3330" w:type="dxa"/>
            <w:vAlign w:val="bottom"/>
          </w:tcPr>
          <w:p w14:paraId="7B3698BD" w14:textId="77777777" w:rsidR="00E5423B" w:rsidRPr="008F7442" w:rsidRDefault="00E5423B" w:rsidP="00E5423B">
            <w:pPr>
              <w:tabs>
                <w:tab w:val="left" w:pos="162"/>
              </w:tabs>
              <w:ind w:left="16"/>
              <w:jc w:val="both"/>
              <w:rPr>
                <w:rFonts w:cs="Times New Roman"/>
                <w:b/>
                <w:bCs/>
                <w:color w:val="000000"/>
                <w:sz w:val="20"/>
              </w:rPr>
            </w:pPr>
          </w:p>
        </w:tc>
        <w:tc>
          <w:tcPr>
            <w:tcW w:w="1323" w:type="dxa"/>
            <w:tcBorders>
              <w:top w:val="single" w:sz="4" w:space="0" w:color="auto"/>
            </w:tcBorders>
            <w:vAlign w:val="bottom"/>
          </w:tcPr>
          <w:p w14:paraId="788E8983" w14:textId="77777777" w:rsidR="00E5423B" w:rsidRPr="00AA6956" w:rsidRDefault="00E5423B" w:rsidP="00E5423B">
            <w:pPr>
              <w:tabs>
                <w:tab w:val="decimal" w:pos="1079"/>
              </w:tabs>
              <w:ind w:left="-117" w:right="-17"/>
              <w:rPr>
                <w:rFonts w:cs="Times New Roman"/>
                <w:snapToGrid w:val="0"/>
                <w:szCs w:val="22"/>
                <w:lang w:eastAsia="th-TH"/>
              </w:rPr>
            </w:pPr>
          </w:p>
        </w:tc>
        <w:tc>
          <w:tcPr>
            <w:tcW w:w="236" w:type="dxa"/>
          </w:tcPr>
          <w:p w14:paraId="0F3E545D" w14:textId="77777777" w:rsidR="00E5423B" w:rsidRPr="00AA6956" w:rsidRDefault="00E5423B" w:rsidP="00E5423B">
            <w:pPr>
              <w:tabs>
                <w:tab w:val="decimal" w:pos="1079"/>
              </w:tabs>
              <w:ind w:left="-117" w:right="-17"/>
              <w:rPr>
                <w:rFonts w:cs="Times New Roman"/>
                <w:snapToGrid w:val="0"/>
                <w:szCs w:val="22"/>
                <w:lang w:eastAsia="th-TH"/>
              </w:rPr>
            </w:pPr>
          </w:p>
        </w:tc>
        <w:tc>
          <w:tcPr>
            <w:tcW w:w="1323" w:type="dxa"/>
            <w:tcBorders>
              <w:top w:val="single" w:sz="4" w:space="0" w:color="auto"/>
            </w:tcBorders>
            <w:vAlign w:val="bottom"/>
          </w:tcPr>
          <w:p w14:paraId="65372B4E" w14:textId="77777777" w:rsidR="00E5423B" w:rsidRPr="00E601B6" w:rsidRDefault="00E5423B" w:rsidP="00E5423B">
            <w:pPr>
              <w:tabs>
                <w:tab w:val="decimal" w:pos="1079"/>
              </w:tabs>
              <w:ind w:left="-117" w:right="-17"/>
              <w:rPr>
                <w:rFonts w:cs="Times New Roman"/>
                <w:snapToGrid w:val="0"/>
                <w:szCs w:val="22"/>
                <w:lang w:eastAsia="th-TH"/>
              </w:rPr>
            </w:pPr>
          </w:p>
        </w:tc>
        <w:tc>
          <w:tcPr>
            <w:tcW w:w="236" w:type="dxa"/>
          </w:tcPr>
          <w:p w14:paraId="10854008" w14:textId="77777777" w:rsidR="00E5423B" w:rsidRPr="00AA6956" w:rsidRDefault="00E5423B" w:rsidP="00E5423B">
            <w:pPr>
              <w:tabs>
                <w:tab w:val="decimal" w:pos="1079"/>
              </w:tabs>
              <w:ind w:left="-117" w:right="-17"/>
              <w:rPr>
                <w:rFonts w:cs="Times New Roman"/>
                <w:snapToGrid w:val="0"/>
                <w:szCs w:val="22"/>
                <w:lang w:eastAsia="th-TH"/>
              </w:rPr>
            </w:pPr>
          </w:p>
        </w:tc>
        <w:tc>
          <w:tcPr>
            <w:tcW w:w="1231" w:type="dxa"/>
            <w:gridSpan w:val="2"/>
            <w:tcBorders>
              <w:top w:val="single" w:sz="4" w:space="0" w:color="auto"/>
            </w:tcBorders>
            <w:vAlign w:val="bottom"/>
          </w:tcPr>
          <w:p w14:paraId="62F62D93" w14:textId="22F589C6" w:rsidR="00E5423B" w:rsidRPr="00AA6956" w:rsidRDefault="00E5423B" w:rsidP="00E5423B">
            <w:pPr>
              <w:tabs>
                <w:tab w:val="decimal" w:pos="1079"/>
              </w:tabs>
              <w:ind w:left="-117" w:right="-17"/>
              <w:rPr>
                <w:rFonts w:cs="Times New Roman"/>
                <w:snapToGrid w:val="0"/>
                <w:szCs w:val="22"/>
                <w:lang w:eastAsia="th-TH"/>
              </w:rPr>
            </w:pPr>
          </w:p>
        </w:tc>
        <w:tc>
          <w:tcPr>
            <w:tcW w:w="270" w:type="dxa"/>
          </w:tcPr>
          <w:p w14:paraId="193F42DC" w14:textId="77777777" w:rsidR="00E5423B" w:rsidRPr="00AA6956" w:rsidRDefault="00E5423B" w:rsidP="00E5423B">
            <w:pPr>
              <w:ind w:left="-117" w:right="-108"/>
              <w:rPr>
                <w:rFonts w:cs="Times New Roman"/>
                <w:snapToGrid w:val="0"/>
                <w:szCs w:val="22"/>
                <w:lang w:eastAsia="th-TH" w:bidi="th-TH"/>
              </w:rPr>
            </w:pPr>
          </w:p>
        </w:tc>
        <w:tc>
          <w:tcPr>
            <w:tcW w:w="1267" w:type="dxa"/>
            <w:tcBorders>
              <w:top w:val="single" w:sz="4" w:space="0" w:color="auto"/>
            </w:tcBorders>
          </w:tcPr>
          <w:p w14:paraId="2AF4BF53" w14:textId="77777777" w:rsidR="00E5423B" w:rsidRPr="00E601B6" w:rsidRDefault="00E5423B" w:rsidP="00E5423B">
            <w:pPr>
              <w:tabs>
                <w:tab w:val="decimal" w:pos="1079"/>
              </w:tabs>
              <w:ind w:left="-117" w:right="-17"/>
              <w:rPr>
                <w:rFonts w:cs="Times New Roman"/>
                <w:snapToGrid w:val="0"/>
                <w:szCs w:val="22"/>
                <w:lang w:eastAsia="th-TH" w:bidi="th-TH"/>
              </w:rPr>
            </w:pPr>
          </w:p>
        </w:tc>
      </w:tr>
      <w:tr w:rsidR="00E5423B" w:rsidRPr="00A10A2C" w14:paraId="6CDD2BE5" w14:textId="77777777" w:rsidTr="00AA6956">
        <w:trPr>
          <w:trHeight w:val="50"/>
        </w:trPr>
        <w:tc>
          <w:tcPr>
            <w:tcW w:w="3330" w:type="dxa"/>
            <w:vAlign w:val="bottom"/>
          </w:tcPr>
          <w:p w14:paraId="01735247" w14:textId="3423C4A6" w:rsidR="00E5423B" w:rsidRPr="008D2489" w:rsidRDefault="00E5423B" w:rsidP="00E5423B">
            <w:pPr>
              <w:tabs>
                <w:tab w:val="left" w:pos="162"/>
              </w:tabs>
              <w:ind w:left="16"/>
              <w:jc w:val="both"/>
              <w:rPr>
                <w:rFonts w:cs="Times New Roman"/>
                <w:b/>
                <w:bCs/>
                <w:color w:val="000000"/>
                <w:szCs w:val="22"/>
              </w:rPr>
            </w:pPr>
            <w:r w:rsidRPr="008D2489">
              <w:rPr>
                <w:rFonts w:cs="Times New Roman"/>
                <w:b/>
                <w:bCs/>
                <w:i/>
                <w:iCs/>
                <w:color w:val="000000"/>
                <w:szCs w:val="22"/>
              </w:rPr>
              <w:t>Foreign</w:t>
            </w:r>
          </w:p>
        </w:tc>
        <w:tc>
          <w:tcPr>
            <w:tcW w:w="1323" w:type="dxa"/>
            <w:vAlign w:val="bottom"/>
          </w:tcPr>
          <w:p w14:paraId="40282C22" w14:textId="77777777" w:rsidR="00E5423B" w:rsidRPr="00E601B6" w:rsidRDefault="00E5423B" w:rsidP="00E5423B">
            <w:pPr>
              <w:tabs>
                <w:tab w:val="decimal" w:pos="1079"/>
              </w:tabs>
              <w:ind w:left="-117" w:right="-17"/>
              <w:rPr>
                <w:rFonts w:cs="Times New Roman"/>
                <w:snapToGrid w:val="0"/>
                <w:szCs w:val="22"/>
                <w:lang w:eastAsia="th-TH"/>
              </w:rPr>
            </w:pPr>
          </w:p>
        </w:tc>
        <w:tc>
          <w:tcPr>
            <w:tcW w:w="236" w:type="dxa"/>
          </w:tcPr>
          <w:p w14:paraId="6031F2FC" w14:textId="77777777" w:rsidR="00E5423B" w:rsidRPr="00E601B6" w:rsidRDefault="00E5423B" w:rsidP="00E5423B">
            <w:pPr>
              <w:tabs>
                <w:tab w:val="decimal" w:pos="1079"/>
              </w:tabs>
              <w:ind w:left="-117" w:right="-17"/>
              <w:rPr>
                <w:rFonts w:cs="Times New Roman"/>
                <w:snapToGrid w:val="0"/>
                <w:szCs w:val="22"/>
                <w:lang w:eastAsia="th-TH"/>
              </w:rPr>
            </w:pPr>
          </w:p>
        </w:tc>
        <w:tc>
          <w:tcPr>
            <w:tcW w:w="1323" w:type="dxa"/>
            <w:vAlign w:val="bottom"/>
          </w:tcPr>
          <w:p w14:paraId="7743A2A8" w14:textId="77777777" w:rsidR="00E5423B" w:rsidRPr="00E601B6" w:rsidRDefault="00E5423B" w:rsidP="00E5423B">
            <w:pPr>
              <w:tabs>
                <w:tab w:val="decimal" w:pos="1079"/>
              </w:tabs>
              <w:ind w:left="-117" w:right="-17"/>
              <w:rPr>
                <w:rFonts w:cs="Times New Roman"/>
                <w:snapToGrid w:val="0"/>
                <w:szCs w:val="22"/>
                <w:lang w:eastAsia="th-TH"/>
              </w:rPr>
            </w:pPr>
          </w:p>
        </w:tc>
        <w:tc>
          <w:tcPr>
            <w:tcW w:w="236" w:type="dxa"/>
          </w:tcPr>
          <w:p w14:paraId="78C4038F" w14:textId="77777777" w:rsidR="00E5423B" w:rsidRPr="00E601B6" w:rsidRDefault="00E5423B" w:rsidP="00E5423B">
            <w:pPr>
              <w:tabs>
                <w:tab w:val="decimal" w:pos="1079"/>
              </w:tabs>
              <w:ind w:left="-117" w:right="-17"/>
              <w:rPr>
                <w:rFonts w:cs="Times New Roman"/>
                <w:snapToGrid w:val="0"/>
                <w:szCs w:val="22"/>
                <w:lang w:eastAsia="th-TH"/>
              </w:rPr>
            </w:pPr>
          </w:p>
        </w:tc>
        <w:tc>
          <w:tcPr>
            <w:tcW w:w="1231" w:type="dxa"/>
            <w:gridSpan w:val="2"/>
            <w:vAlign w:val="bottom"/>
          </w:tcPr>
          <w:p w14:paraId="12C980F5" w14:textId="40B34676" w:rsidR="00E5423B" w:rsidRPr="00E601B6" w:rsidRDefault="00E5423B" w:rsidP="00E5423B">
            <w:pPr>
              <w:tabs>
                <w:tab w:val="decimal" w:pos="1079"/>
              </w:tabs>
              <w:ind w:left="-117" w:right="-17"/>
              <w:rPr>
                <w:rFonts w:cs="Times New Roman"/>
                <w:snapToGrid w:val="0"/>
                <w:szCs w:val="22"/>
                <w:lang w:eastAsia="th-TH"/>
              </w:rPr>
            </w:pPr>
          </w:p>
        </w:tc>
        <w:tc>
          <w:tcPr>
            <w:tcW w:w="270" w:type="dxa"/>
          </w:tcPr>
          <w:p w14:paraId="57650228" w14:textId="77777777" w:rsidR="00E5423B" w:rsidRPr="00E601B6" w:rsidRDefault="00E5423B" w:rsidP="00E5423B">
            <w:pPr>
              <w:ind w:left="-117" w:right="-108"/>
              <w:rPr>
                <w:rFonts w:cs="Times New Roman"/>
                <w:snapToGrid w:val="0"/>
                <w:szCs w:val="22"/>
                <w:lang w:eastAsia="th-TH" w:bidi="th-TH"/>
              </w:rPr>
            </w:pPr>
          </w:p>
        </w:tc>
        <w:tc>
          <w:tcPr>
            <w:tcW w:w="1267" w:type="dxa"/>
          </w:tcPr>
          <w:p w14:paraId="5910997D" w14:textId="77777777" w:rsidR="00E5423B" w:rsidRPr="00E601B6" w:rsidRDefault="00E5423B" w:rsidP="00E5423B">
            <w:pPr>
              <w:tabs>
                <w:tab w:val="decimal" w:pos="1079"/>
              </w:tabs>
              <w:ind w:left="-117" w:right="-17"/>
              <w:rPr>
                <w:rFonts w:cs="Times New Roman"/>
                <w:snapToGrid w:val="0"/>
                <w:szCs w:val="22"/>
                <w:lang w:eastAsia="th-TH" w:bidi="th-TH"/>
              </w:rPr>
            </w:pPr>
          </w:p>
        </w:tc>
      </w:tr>
      <w:tr w:rsidR="00E5423B" w:rsidRPr="00A10A2C" w14:paraId="35CBF44C" w14:textId="77777777" w:rsidTr="00A072D7">
        <w:trPr>
          <w:trHeight w:val="50"/>
        </w:trPr>
        <w:tc>
          <w:tcPr>
            <w:tcW w:w="3330" w:type="dxa"/>
            <w:vAlign w:val="bottom"/>
          </w:tcPr>
          <w:p w14:paraId="1FD84DA7" w14:textId="734AF910" w:rsidR="00E5423B" w:rsidRPr="008D2489" w:rsidRDefault="00E5423B" w:rsidP="00E5423B">
            <w:pPr>
              <w:tabs>
                <w:tab w:val="left" w:pos="162"/>
              </w:tabs>
              <w:ind w:left="16"/>
              <w:jc w:val="both"/>
              <w:rPr>
                <w:rFonts w:cs="Times New Roman"/>
                <w:b/>
                <w:bCs/>
                <w:color w:val="000000"/>
                <w:szCs w:val="22"/>
              </w:rPr>
            </w:pPr>
            <w:r w:rsidRPr="008D2489">
              <w:rPr>
                <w:rFonts w:cs="Times New Roman"/>
                <w:color w:val="000000"/>
                <w:szCs w:val="22"/>
              </w:rPr>
              <w:t>US Dollar</w:t>
            </w:r>
          </w:p>
        </w:tc>
        <w:tc>
          <w:tcPr>
            <w:tcW w:w="1323" w:type="dxa"/>
            <w:tcBorders>
              <w:bottom w:val="single" w:sz="4" w:space="0" w:color="auto"/>
            </w:tcBorders>
            <w:vAlign w:val="bottom"/>
          </w:tcPr>
          <w:p w14:paraId="4827CC9F" w14:textId="65585FEB" w:rsidR="00E5423B" w:rsidRPr="00E601B6" w:rsidRDefault="00E5423B" w:rsidP="00E5423B">
            <w:pPr>
              <w:tabs>
                <w:tab w:val="decimal" w:pos="1079"/>
              </w:tabs>
              <w:ind w:left="-117" w:right="-17"/>
              <w:rPr>
                <w:rFonts w:cs="Times New Roman"/>
                <w:snapToGrid w:val="0"/>
                <w:szCs w:val="22"/>
                <w:lang w:eastAsia="th-TH"/>
              </w:rPr>
            </w:pPr>
            <w:r w:rsidRPr="00AA6956">
              <w:rPr>
                <w:rFonts w:cs="Times New Roman"/>
                <w:snapToGrid w:val="0"/>
                <w:szCs w:val="22"/>
                <w:lang w:eastAsia="th-TH"/>
              </w:rPr>
              <w:t>163,341</w:t>
            </w:r>
          </w:p>
        </w:tc>
        <w:tc>
          <w:tcPr>
            <w:tcW w:w="236" w:type="dxa"/>
          </w:tcPr>
          <w:p w14:paraId="39E1B825" w14:textId="77777777" w:rsidR="00E5423B" w:rsidRPr="00E601B6" w:rsidRDefault="00E5423B" w:rsidP="00E5423B">
            <w:pPr>
              <w:tabs>
                <w:tab w:val="decimal" w:pos="1079"/>
              </w:tabs>
              <w:ind w:left="-117" w:right="-17"/>
              <w:rPr>
                <w:rFonts w:cs="Times New Roman"/>
                <w:snapToGrid w:val="0"/>
                <w:szCs w:val="22"/>
                <w:lang w:eastAsia="th-TH"/>
              </w:rPr>
            </w:pPr>
          </w:p>
        </w:tc>
        <w:tc>
          <w:tcPr>
            <w:tcW w:w="1323" w:type="dxa"/>
            <w:tcBorders>
              <w:bottom w:val="single" w:sz="4" w:space="0" w:color="auto"/>
            </w:tcBorders>
            <w:vAlign w:val="bottom"/>
          </w:tcPr>
          <w:p w14:paraId="236228C1" w14:textId="001F08EA" w:rsidR="00E5423B" w:rsidRPr="00E601B6" w:rsidRDefault="00E5423B" w:rsidP="00E5423B">
            <w:pPr>
              <w:tabs>
                <w:tab w:val="decimal" w:pos="1079"/>
              </w:tabs>
              <w:ind w:left="-117" w:right="-17"/>
              <w:rPr>
                <w:rFonts w:cs="Times New Roman"/>
                <w:snapToGrid w:val="0"/>
                <w:szCs w:val="22"/>
                <w:lang w:eastAsia="th-TH"/>
              </w:rPr>
            </w:pPr>
            <w:r w:rsidRPr="00E601B6">
              <w:rPr>
                <w:rFonts w:cs="Times New Roman"/>
                <w:snapToGrid w:val="0"/>
                <w:szCs w:val="22"/>
                <w:lang w:eastAsia="th-TH"/>
              </w:rPr>
              <w:t>170,104</w:t>
            </w:r>
          </w:p>
        </w:tc>
        <w:tc>
          <w:tcPr>
            <w:tcW w:w="236" w:type="dxa"/>
          </w:tcPr>
          <w:p w14:paraId="07C22844" w14:textId="77777777" w:rsidR="00E5423B" w:rsidRPr="00E601B6" w:rsidRDefault="00E5423B" w:rsidP="00E5423B">
            <w:pPr>
              <w:tabs>
                <w:tab w:val="decimal" w:pos="1079"/>
              </w:tabs>
              <w:ind w:left="-117" w:right="-17"/>
              <w:rPr>
                <w:rFonts w:cs="Times New Roman"/>
                <w:snapToGrid w:val="0"/>
                <w:szCs w:val="22"/>
                <w:lang w:eastAsia="th-TH"/>
              </w:rPr>
            </w:pPr>
          </w:p>
        </w:tc>
        <w:tc>
          <w:tcPr>
            <w:tcW w:w="1231" w:type="dxa"/>
            <w:gridSpan w:val="2"/>
            <w:tcBorders>
              <w:bottom w:val="single" w:sz="4" w:space="0" w:color="auto"/>
            </w:tcBorders>
            <w:vAlign w:val="bottom"/>
          </w:tcPr>
          <w:p w14:paraId="3E8F7C5D" w14:textId="71370665" w:rsidR="00E5423B" w:rsidRPr="00E601B6" w:rsidRDefault="00E5423B" w:rsidP="00E5423B">
            <w:pPr>
              <w:tabs>
                <w:tab w:val="decimal" w:pos="1079"/>
              </w:tabs>
              <w:ind w:left="-117" w:right="-17"/>
              <w:rPr>
                <w:rFonts w:cs="Times New Roman"/>
                <w:snapToGrid w:val="0"/>
                <w:szCs w:val="22"/>
                <w:lang w:eastAsia="th-TH"/>
              </w:rPr>
            </w:pPr>
            <w:r w:rsidRPr="00AA6956">
              <w:rPr>
                <w:rFonts w:cs="Times New Roman"/>
                <w:snapToGrid w:val="0"/>
                <w:szCs w:val="22"/>
                <w:lang w:eastAsia="th-TH"/>
              </w:rPr>
              <w:t>163,341</w:t>
            </w:r>
          </w:p>
        </w:tc>
        <w:tc>
          <w:tcPr>
            <w:tcW w:w="270" w:type="dxa"/>
          </w:tcPr>
          <w:p w14:paraId="21A2D673" w14:textId="77777777" w:rsidR="00E5423B" w:rsidRPr="00E601B6" w:rsidRDefault="00E5423B" w:rsidP="00E5423B">
            <w:pPr>
              <w:ind w:left="-117" w:right="-108"/>
              <w:rPr>
                <w:rFonts w:cs="Times New Roman"/>
                <w:snapToGrid w:val="0"/>
                <w:szCs w:val="22"/>
                <w:lang w:eastAsia="th-TH" w:bidi="th-TH"/>
              </w:rPr>
            </w:pPr>
          </w:p>
        </w:tc>
        <w:tc>
          <w:tcPr>
            <w:tcW w:w="1267" w:type="dxa"/>
            <w:tcBorders>
              <w:bottom w:val="single" w:sz="4" w:space="0" w:color="auto"/>
            </w:tcBorders>
            <w:vAlign w:val="bottom"/>
          </w:tcPr>
          <w:p w14:paraId="7F09CB5F" w14:textId="3021ABA6" w:rsidR="00E5423B" w:rsidRPr="00E601B6" w:rsidRDefault="00E5423B" w:rsidP="00E5423B">
            <w:pPr>
              <w:tabs>
                <w:tab w:val="decimal" w:pos="1079"/>
              </w:tabs>
              <w:ind w:left="-117" w:right="-17"/>
              <w:rPr>
                <w:rFonts w:cs="Times New Roman"/>
                <w:snapToGrid w:val="0"/>
                <w:szCs w:val="22"/>
                <w:lang w:eastAsia="th-TH" w:bidi="th-TH"/>
              </w:rPr>
            </w:pPr>
            <w:r w:rsidRPr="00E601B6">
              <w:rPr>
                <w:rFonts w:cs="Times New Roman"/>
                <w:snapToGrid w:val="0"/>
                <w:szCs w:val="22"/>
                <w:lang w:eastAsia="th-TH" w:bidi="th-TH"/>
              </w:rPr>
              <w:t>170,104</w:t>
            </w:r>
          </w:p>
        </w:tc>
      </w:tr>
      <w:tr w:rsidR="00E5423B" w:rsidRPr="00A10A2C" w14:paraId="7E3C06BA" w14:textId="77777777" w:rsidTr="00A072D7">
        <w:trPr>
          <w:trHeight w:val="50"/>
        </w:trPr>
        <w:tc>
          <w:tcPr>
            <w:tcW w:w="3330" w:type="dxa"/>
            <w:vAlign w:val="bottom"/>
          </w:tcPr>
          <w:p w14:paraId="65D1EE91" w14:textId="040FEAA5" w:rsidR="00E5423B" w:rsidRPr="008D2489" w:rsidRDefault="00E5423B" w:rsidP="00E5423B">
            <w:pPr>
              <w:tabs>
                <w:tab w:val="left" w:pos="162"/>
              </w:tabs>
              <w:ind w:left="16"/>
              <w:jc w:val="both"/>
              <w:rPr>
                <w:rFonts w:cs="Times New Roman"/>
                <w:b/>
                <w:bCs/>
                <w:color w:val="000000"/>
                <w:szCs w:val="22"/>
              </w:rPr>
            </w:pPr>
            <w:r w:rsidRPr="008D2489">
              <w:rPr>
                <w:rFonts w:cs="Times New Roman"/>
                <w:b/>
                <w:bCs/>
                <w:color w:val="000000"/>
                <w:szCs w:val="22"/>
              </w:rPr>
              <w:t>Total foreign</w:t>
            </w:r>
          </w:p>
        </w:tc>
        <w:tc>
          <w:tcPr>
            <w:tcW w:w="1323" w:type="dxa"/>
            <w:tcBorders>
              <w:top w:val="single" w:sz="4" w:space="0" w:color="auto"/>
              <w:bottom w:val="single" w:sz="4" w:space="0" w:color="auto"/>
            </w:tcBorders>
            <w:vAlign w:val="bottom"/>
          </w:tcPr>
          <w:p w14:paraId="41BA2A0F" w14:textId="0A64A167" w:rsidR="00E5423B" w:rsidRPr="00E601B6" w:rsidRDefault="00E5423B" w:rsidP="00E5423B">
            <w:pPr>
              <w:tabs>
                <w:tab w:val="decimal" w:pos="1079"/>
              </w:tabs>
              <w:ind w:left="-117" w:right="-17"/>
              <w:rPr>
                <w:rFonts w:cs="Times New Roman"/>
                <w:b/>
                <w:bCs/>
                <w:snapToGrid w:val="0"/>
                <w:szCs w:val="22"/>
                <w:lang w:eastAsia="th-TH"/>
              </w:rPr>
            </w:pPr>
            <w:r w:rsidRPr="00AA6956">
              <w:rPr>
                <w:rFonts w:cs="Times New Roman"/>
                <w:b/>
                <w:bCs/>
                <w:snapToGrid w:val="0"/>
                <w:szCs w:val="22"/>
                <w:lang w:eastAsia="th-TH"/>
              </w:rPr>
              <w:t>163,341</w:t>
            </w:r>
          </w:p>
        </w:tc>
        <w:tc>
          <w:tcPr>
            <w:tcW w:w="236" w:type="dxa"/>
          </w:tcPr>
          <w:p w14:paraId="1DEC652E" w14:textId="77777777" w:rsidR="00E5423B" w:rsidRPr="00E601B6" w:rsidRDefault="00E5423B" w:rsidP="00E5423B">
            <w:pPr>
              <w:tabs>
                <w:tab w:val="decimal" w:pos="1079"/>
              </w:tabs>
              <w:ind w:left="-117" w:right="-17"/>
              <w:rPr>
                <w:rFonts w:cs="Times New Roman"/>
                <w:b/>
                <w:bCs/>
                <w:snapToGrid w:val="0"/>
                <w:szCs w:val="22"/>
                <w:lang w:eastAsia="th-TH"/>
              </w:rPr>
            </w:pPr>
          </w:p>
        </w:tc>
        <w:tc>
          <w:tcPr>
            <w:tcW w:w="1323" w:type="dxa"/>
            <w:tcBorders>
              <w:top w:val="single" w:sz="4" w:space="0" w:color="auto"/>
              <w:bottom w:val="single" w:sz="4" w:space="0" w:color="auto"/>
            </w:tcBorders>
            <w:vAlign w:val="bottom"/>
          </w:tcPr>
          <w:p w14:paraId="10F2667D" w14:textId="08F9E3B4" w:rsidR="00E5423B" w:rsidRPr="00E601B6" w:rsidRDefault="00E5423B" w:rsidP="00E5423B">
            <w:pPr>
              <w:tabs>
                <w:tab w:val="decimal" w:pos="1079"/>
              </w:tabs>
              <w:ind w:left="-117" w:right="-17"/>
              <w:rPr>
                <w:rFonts w:cs="Times New Roman"/>
                <w:b/>
                <w:bCs/>
                <w:snapToGrid w:val="0"/>
                <w:szCs w:val="22"/>
                <w:lang w:eastAsia="th-TH"/>
              </w:rPr>
            </w:pPr>
            <w:r w:rsidRPr="00E601B6">
              <w:rPr>
                <w:rFonts w:cs="Times New Roman"/>
                <w:b/>
                <w:bCs/>
                <w:snapToGrid w:val="0"/>
                <w:szCs w:val="22"/>
                <w:lang w:eastAsia="th-TH"/>
              </w:rPr>
              <w:t>170,104</w:t>
            </w:r>
          </w:p>
        </w:tc>
        <w:tc>
          <w:tcPr>
            <w:tcW w:w="236" w:type="dxa"/>
          </w:tcPr>
          <w:p w14:paraId="3E52758B" w14:textId="77777777" w:rsidR="00E5423B" w:rsidRPr="00E601B6" w:rsidRDefault="00E5423B" w:rsidP="00E5423B">
            <w:pPr>
              <w:tabs>
                <w:tab w:val="decimal" w:pos="1079"/>
              </w:tabs>
              <w:ind w:left="-117" w:right="-17"/>
              <w:rPr>
                <w:rFonts w:cs="Times New Roman"/>
                <w:b/>
                <w:bCs/>
                <w:snapToGrid w:val="0"/>
                <w:szCs w:val="22"/>
                <w:lang w:eastAsia="th-TH"/>
              </w:rPr>
            </w:pPr>
          </w:p>
        </w:tc>
        <w:tc>
          <w:tcPr>
            <w:tcW w:w="1231" w:type="dxa"/>
            <w:gridSpan w:val="2"/>
            <w:tcBorders>
              <w:top w:val="single" w:sz="4" w:space="0" w:color="auto"/>
              <w:bottom w:val="single" w:sz="4" w:space="0" w:color="auto"/>
            </w:tcBorders>
            <w:vAlign w:val="bottom"/>
          </w:tcPr>
          <w:p w14:paraId="7C742ECF" w14:textId="38940983" w:rsidR="00E5423B" w:rsidRPr="00E601B6" w:rsidRDefault="009115AF" w:rsidP="00E5423B">
            <w:pPr>
              <w:tabs>
                <w:tab w:val="decimal" w:pos="1079"/>
              </w:tabs>
              <w:ind w:left="-117" w:right="-17"/>
              <w:rPr>
                <w:rFonts w:cs="Times New Roman"/>
                <w:b/>
                <w:bCs/>
                <w:snapToGrid w:val="0"/>
                <w:szCs w:val="22"/>
                <w:lang w:eastAsia="th-TH"/>
              </w:rPr>
            </w:pPr>
            <w:r w:rsidRPr="00AA6956">
              <w:rPr>
                <w:rFonts w:cs="Times New Roman"/>
                <w:b/>
                <w:bCs/>
                <w:snapToGrid w:val="0"/>
                <w:szCs w:val="22"/>
                <w:lang w:eastAsia="th-TH"/>
              </w:rPr>
              <w:t>163,341</w:t>
            </w:r>
          </w:p>
        </w:tc>
        <w:tc>
          <w:tcPr>
            <w:tcW w:w="270" w:type="dxa"/>
          </w:tcPr>
          <w:p w14:paraId="1034A8D3" w14:textId="77777777" w:rsidR="00E5423B" w:rsidRPr="00E601B6" w:rsidRDefault="00E5423B" w:rsidP="00E5423B">
            <w:pPr>
              <w:ind w:left="-117" w:right="-108"/>
              <w:rPr>
                <w:rFonts w:cs="Times New Roman"/>
                <w:b/>
                <w:bCs/>
                <w:snapToGrid w:val="0"/>
                <w:szCs w:val="22"/>
                <w:lang w:eastAsia="th-TH" w:bidi="th-TH"/>
              </w:rPr>
            </w:pPr>
          </w:p>
        </w:tc>
        <w:tc>
          <w:tcPr>
            <w:tcW w:w="1267" w:type="dxa"/>
            <w:tcBorders>
              <w:top w:val="single" w:sz="4" w:space="0" w:color="auto"/>
              <w:bottom w:val="single" w:sz="4" w:space="0" w:color="auto"/>
            </w:tcBorders>
            <w:vAlign w:val="bottom"/>
          </w:tcPr>
          <w:p w14:paraId="4F3D503D" w14:textId="47EF61B4" w:rsidR="00E5423B" w:rsidRPr="00E601B6" w:rsidRDefault="00E5423B" w:rsidP="00E5423B">
            <w:pPr>
              <w:tabs>
                <w:tab w:val="decimal" w:pos="1079"/>
              </w:tabs>
              <w:ind w:left="-117" w:right="-17"/>
              <w:rPr>
                <w:rFonts w:cs="Times New Roman"/>
                <w:b/>
                <w:bCs/>
                <w:snapToGrid w:val="0"/>
                <w:szCs w:val="22"/>
                <w:lang w:eastAsia="th-TH" w:bidi="th-TH"/>
              </w:rPr>
            </w:pPr>
            <w:r w:rsidRPr="00E601B6">
              <w:rPr>
                <w:rFonts w:cs="Times New Roman"/>
                <w:b/>
                <w:bCs/>
                <w:snapToGrid w:val="0"/>
                <w:szCs w:val="22"/>
                <w:lang w:eastAsia="th-TH" w:bidi="th-TH"/>
              </w:rPr>
              <w:t>170,104</w:t>
            </w:r>
          </w:p>
        </w:tc>
      </w:tr>
      <w:tr w:rsidR="00E5423B" w:rsidRPr="00A10A2C" w14:paraId="2EB51ADC" w14:textId="77777777" w:rsidTr="00AA6956">
        <w:trPr>
          <w:trHeight w:val="50"/>
        </w:trPr>
        <w:tc>
          <w:tcPr>
            <w:tcW w:w="3330" w:type="dxa"/>
            <w:vAlign w:val="bottom"/>
          </w:tcPr>
          <w:p w14:paraId="6E2830EC" w14:textId="77777777" w:rsidR="00E5423B" w:rsidRPr="008F7442" w:rsidRDefault="00E5423B" w:rsidP="00E5423B">
            <w:pPr>
              <w:tabs>
                <w:tab w:val="left" w:pos="162"/>
              </w:tabs>
              <w:ind w:left="16"/>
              <w:jc w:val="both"/>
              <w:rPr>
                <w:rFonts w:cs="Times New Roman"/>
                <w:b/>
                <w:bCs/>
                <w:color w:val="000000"/>
                <w:sz w:val="20"/>
              </w:rPr>
            </w:pPr>
          </w:p>
        </w:tc>
        <w:tc>
          <w:tcPr>
            <w:tcW w:w="1323" w:type="dxa"/>
            <w:tcBorders>
              <w:top w:val="single" w:sz="4" w:space="0" w:color="auto"/>
            </w:tcBorders>
            <w:vAlign w:val="bottom"/>
          </w:tcPr>
          <w:p w14:paraId="16E9C1A7" w14:textId="77777777" w:rsidR="00E5423B" w:rsidRPr="00AA6956" w:rsidRDefault="00E5423B" w:rsidP="00E5423B">
            <w:pPr>
              <w:tabs>
                <w:tab w:val="decimal" w:pos="1079"/>
              </w:tabs>
              <w:ind w:left="-117" w:right="-17"/>
              <w:rPr>
                <w:rFonts w:cs="Times New Roman"/>
                <w:snapToGrid w:val="0"/>
                <w:szCs w:val="22"/>
                <w:lang w:eastAsia="th-TH"/>
              </w:rPr>
            </w:pPr>
          </w:p>
        </w:tc>
        <w:tc>
          <w:tcPr>
            <w:tcW w:w="236" w:type="dxa"/>
          </w:tcPr>
          <w:p w14:paraId="20B6D725" w14:textId="77777777" w:rsidR="00E5423B" w:rsidRPr="00AA6956" w:rsidRDefault="00E5423B" w:rsidP="00E5423B">
            <w:pPr>
              <w:tabs>
                <w:tab w:val="decimal" w:pos="1079"/>
              </w:tabs>
              <w:ind w:left="-117" w:right="-17"/>
              <w:rPr>
                <w:rFonts w:cs="Times New Roman"/>
                <w:snapToGrid w:val="0"/>
                <w:szCs w:val="22"/>
                <w:lang w:eastAsia="th-TH"/>
              </w:rPr>
            </w:pPr>
          </w:p>
        </w:tc>
        <w:tc>
          <w:tcPr>
            <w:tcW w:w="1323" w:type="dxa"/>
            <w:tcBorders>
              <w:top w:val="single" w:sz="4" w:space="0" w:color="auto"/>
            </w:tcBorders>
            <w:vAlign w:val="bottom"/>
          </w:tcPr>
          <w:p w14:paraId="2168781E" w14:textId="77777777" w:rsidR="00E5423B" w:rsidRPr="00E601B6" w:rsidRDefault="00E5423B" w:rsidP="00E5423B">
            <w:pPr>
              <w:tabs>
                <w:tab w:val="decimal" w:pos="1079"/>
              </w:tabs>
              <w:ind w:left="-117" w:right="-17"/>
              <w:rPr>
                <w:rFonts w:cs="Times New Roman"/>
                <w:snapToGrid w:val="0"/>
                <w:szCs w:val="22"/>
                <w:lang w:eastAsia="th-TH"/>
              </w:rPr>
            </w:pPr>
          </w:p>
        </w:tc>
        <w:tc>
          <w:tcPr>
            <w:tcW w:w="236" w:type="dxa"/>
          </w:tcPr>
          <w:p w14:paraId="3FD4C9ED" w14:textId="77777777" w:rsidR="00E5423B" w:rsidRPr="00AA6956" w:rsidRDefault="00E5423B" w:rsidP="00E5423B">
            <w:pPr>
              <w:tabs>
                <w:tab w:val="decimal" w:pos="1079"/>
              </w:tabs>
              <w:ind w:left="-117" w:right="-17"/>
              <w:rPr>
                <w:rFonts w:cs="Times New Roman"/>
                <w:snapToGrid w:val="0"/>
                <w:szCs w:val="22"/>
                <w:lang w:eastAsia="th-TH"/>
              </w:rPr>
            </w:pPr>
          </w:p>
        </w:tc>
        <w:tc>
          <w:tcPr>
            <w:tcW w:w="1231" w:type="dxa"/>
            <w:gridSpan w:val="2"/>
            <w:tcBorders>
              <w:top w:val="single" w:sz="4" w:space="0" w:color="auto"/>
            </w:tcBorders>
            <w:vAlign w:val="bottom"/>
          </w:tcPr>
          <w:p w14:paraId="61535752" w14:textId="38A2F0AD" w:rsidR="00E5423B" w:rsidRPr="00AA6956" w:rsidRDefault="00E5423B" w:rsidP="00E5423B">
            <w:pPr>
              <w:tabs>
                <w:tab w:val="decimal" w:pos="1079"/>
              </w:tabs>
              <w:ind w:left="-117" w:right="-17"/>
              <w:rPr>
                <w:rFonts w:cs="Times New Roman"/>
                <w:snapToGrid w:val="0"/>
                <w:szCs w:val="22"/>
                <w:lang w:eastAsia="th-TH"/>
              </w:rPr>
            </w:pPr>
          </w:p>
        </w:tc>
        <w:tc>
          <w:tcPr>
            <w:tcW w:w="270" w:type="dxa"/>
          </w:tcPr>
          <w:p w14:paraId="5549D6E7" w14:textId="77777777" w:rsidR="00E5423B" w:rsidRPr="00AA6956" w:rsidRDefault="00E5423B" w:rsidP="00E5423B">
            <w:pPr>
              <w:ind w:left="-117" w:right="-108"/>
              <w:rPr>
                <w:rFonts w:cs="Times New Roman"/>
                <w:snapToGrid w:val="0"/>
                <w:szCs w:val="22"/>
                <w:lang w:eastAsia="th-TH" w:bidi="th-TH"/>
              </w:rPr>
            </w:pPr>
          </w:p>
        </w:tc>
        <w:tc>
          <w:tcPr>
            <w:tcW w:w="1267" w:type="dxa"/>
            <w:tcBorders>
              <w:top w:val="single" w:sz="4" w:space="0" w:color="auto"/>
            </w:tcBorders>
          </w:tcPr>
          <w:p w14:paraId="0CC64E43" w14:textId="77777777" w:rsidR="00E5423B" w:rsidRPr="00E601B6" w:rsidRDefault="00E5423B" w:rsidP="00E5423B">
            <w:pPr>
              <w:tabs>
                <w:tab w:val="decimal" w:pos="1079"/>
              </w:tabs>
              <w:ind w:left="-117" w:right="-17"/>
              <w:rPr>
                <w:rFonts w:cs="Times New Roman"/>
                <w:snapToGrid w:val="0"/>
                <w:szCs w:val="22"/>
                <w:lang w:eastAsia="th-TH" w:bidi="th-TH"/>
              </w:rPr>
            </w:pPr>
          </w:p>
        </w:tc>
      </w:tr>
      <w:tr w:rsidR="00E5423B" w:rsidRPr="00A10A2C" w14:paraId="181BC615" w14:textId="77777777" w:rsidTr="00AA6956">
        <w:trPr>
          <w:trHeight w:val="50"/>
        </w:trPr>
        <w:tc>
          <w:tcPr>
            <w:tcW w:w="3330" w:type="dxa"/>
            <w:vAlign w:val="bottom"/>
          </w:tcPr>
          <w:p w14:paraId="4087B859" w14:textId="4DDAD32F" w:rsidR="00E5423B" w:rsidRPr="008D2489" w:rsidRDefault="00E5423B" w:rsidP="00E5423B">
            <w:pPr>
              <w:tabs>
                <w:tab w:val="left" w:pos="162"/>
              </w:tabs>
              <w:ind w:left="16"/>
              <w:jc w:val="both"/>
              <w:rPr>
                <w:rFonts w:cs="Times New Roman"/>
                <w:b/>
                <w:bCs/>
                <w:color w:val="000000"/>
                <w:szCs w:val="22"/>
              </w:rPr>
            </w:pPr>
            <w:r w:rsidRPr="008D2489">
              <w:rPr>
                <w:rFonts w:cs="Times New Roman"/>
                <w:b/>
                <w:bCs/>
                <w:color w:val="000000"/>
                <w:szCs w:val="22"/>
              </w:rPr>
              <w:t>Total domestic and foreign</w:t>
            </w:r>
          </w:p>
        </w:tc>
        <w:tc>
          <w:tcPr>
            <w:tcW w:w="1323" w:type="dxa"/>
            <w:tcBorders>
              <w:bottom w:val="double" w:sz="4" w:space="0" w:color="auto"/>
            </w:tcBorders>
            <w:vAlign w:val="bottom"/>
          </w:tcPr>
          <w:p w14:paraId="31B7FB0F" w14:textId="51909687" w:rsidR="00E5423B" w:rsidRPr="00E601B6" w:rsidRDefault="00E5423B" w:rsidP="00E5423B">
            <w:pPr>
              <w:tabs>
                <w:tab w:val="decimal" w:pos="1079"/>
              </w:tabs>
              <w:ind w:left="-117" w:right="-17"/>
              <w:rPr>
                <w:rFonts w:cs="Times New Roman"/>
                <w:b/>
                <w:bCs/>
                <w:snapToGrid w:val="0"/>
                <w:szCs w:val="22"/>
                <w:lang w:eastAsia="th-TH"/>
              </w:rPr>
            </w:pPr>
            <w:r w:rsidRPr="00AA6956">
              <w:rPr>
                <w:rFonts w:cs="Times New Roman"/>
                <w:b/>
                <w:bCs/>
                <w:snapToGrid w:val="0"/>
                <w:szCs w:val="22"/>
                <w:lang w:eastAsia="th-TH"/>
              </w:rPr>
              <w:t>15,595,095</w:t>
            </w:r>
          </w:p>
        </w:tc>
        <w:tc>
          <w:tcPr>
            <w:tcW w:w="236" w:type="dxa"/>
            <w:vAlign w:val="bottom"/>
          </w:tcPr>
          <w:p w14:paraId="7A274849" w14:textId="77777777" w:rsidR="00E5423B" w:rsidRPr="00E601B6" w:rsidRDefault="00E5423B" w:rsidP="00E5423B">
            <w:pPr>
              <w:tabs>
                <w:tab w:val="decimal" w:pos="1079"/>
              </w:tabs>
              <w:ind w:left="-117" w:right="-17"/>
              <w:rPr>
                <w:rFonts w:cs="Times New Roman"/>
                <w:b/>
                <w:bCs/>
                <w:snapToGrid w:val="0"/>
                <w:szCs w:val="22"/>
                <w:lang w:eastAsia="th-TH"/>
              </w:rPr>
            </w:pPr>
          </w:p>
        </w:tc>
        <w:tc>
          <w:tcPr>
            <w:tcW w:w="1323" w:type="dxa"/>
            <w:tcBorders>
              <w:bottom w:val="double" w:sz="4" w:space="0" w:color="auto"/>
            </w:tcBorders>
            <w:vAlign w:val="bottom"/>
          </w:tcPr>
          <w:p w14:paraId="500D108E" w14:textId="40827D7C" w:rsidR="00E5423B" w:rsidRPr="00E601B6" w:rsidRDefault="00E5423B" w:rsidP="00E5423B">
            <w:pPr>
              <w:tabs>
                <w:tab w:val="decimal" w:pos="1079"/>
              </w:tabs>
              <w:ind w:left="-117" w:right="-17"/>
              <w:rPr>
                <w:rFonts w:cs="Times New Roman"/>
                <w:b/>
                <w:bCs/>
                <w:snapToGrid w:val="0"/>
                <w:szCs w:val="22"/>
                <w:lang w:eastAsia="th-TH"/>
              </w:rPr>
            </w:pPr>
            <w:r w:rsidRPr="00E601B6">
              <w:rPr>
                <w:rFonts w:cs="Times New Roman"/>
                <w:b/>
                <w:bCs/>
                <w:snapToGrid w:val="0"/>
                <w:szCs w:val="22"/>
                <w:lang w:eastAsia="th-TH"/>
              </w:rPr>
              <w:t>16,346,703</w:t>
            </w:r>
          </w:p>
        </w:tc>
        <w:tc>
          <w:tcPr>
            <w:tcW w:w="236" w:type="dxa"/>
          </w:tcPr>
          <w:p w14:paraId="2040F121" w14:textId="77777777" w:rsidR="00E5423B" w:rsidRPr="00E601B6" w:rsidRDefault="00E5423B" w:rsidP="00E5423B">
            <w:pPr>
              <w:tabs>
                <w:tab w:val="decimal" w:pos="1079"/>
              </w:tabs>
              <w:ind w:left="-117" w:right="-17"/>
              <w:rPr>
                <w:rFonts w:cs="Times New Roman"/>
                <w:b/>
                <w:bCs/>
                <w:snapToGrid w:val="0"/>
                <w:szCs w:val="22"/>
                <w:lang w:eastAsia="th-TH"/>
              </w:rPr>
            </w:pPr>
          </w:p>
        </w:tc>
        <w:tc>
          <w:tcPr>
            <w:tcW w:w="1231" w:type="dxa"/>
            <w:gridSpan w:val="2"/>
            <w:tcBorders>
              <w:bottom w:val="double" w:sz="4" w:space="0" w:color="auto"/>
            </w:tcBorders>
            <w:vAlign w:val="bottom"/>
          </w:tcPr>
          <w:p w14:paraId="766F34C9" w14:textId="5DF7E9DF" w:rsidR="00E5423B" w:rsidRPr="00E601B6" w:rsidRDefault="00C977E7" w:rsidP="00E5423B">
            <w:pPr>
              <w:tabs>
                <w:tab w:val="decimal" w:pos="1079"/>
              </w:tabs>
              <w:ind w:left="-117" w:right="-17"/>
              <w:rPr>
                <w:rFonts w:cs="Times New Roman"/>
                <w:b/>
                <w:bCs/>
                <w:snapToGrid w:val="0"/>
                <w:szCs w:val="22"/>
                <w:lang w:eastAsia="th-TH"/>
              </w:rPr>
            </w:pPr>
            <w:r w:rsidRPr="00AA6956">
              <w:rPr>
                <w:rFonts w:cs="Times New Roman"/>
                <w:b/>
                <w:bCs/>
                <w:snapToGrid w:val="0"/>
                <w:szCs w:val="22"/>
                <w:lang w:eastAsia="th-TH"/>
              </w:rPr>
              <w:t>15,</w:t>
            </w:r>
            <w:r w:rsidR="00272BB0" w:rsidRPr="00AA6956">
              <w:rPr>
                <w:rFonts w:cs="Times New Roman"/>
                <w:b/>
                <w:bCs/>
                <w:snapToGrid w:val="0"/>
                <w:szCs w:val="22"/>
                <w:lang w:eastAsia="th-TH"/>
              </w:rPr>
              <w:t>591,343</w:t>
            </w:r>
            <w:r w:rsidR="00272BB0" w:rsidRPr="00AA6956" w:rsidDel="00C977E7">
              <w:rPr>
                <w:rFonts w:cs="Times New Roman"/>
                <w:snapToGrid w:val="0"/>
                <w:szCs w:val="22"/>
                <w:lang w:eastAsia="th-TH"/>
              </w:rPr>
              <w:t xml:space="preserve"> </w:t>
            </w:r>
          </w:p>
        </w:tc>
        <w:tc>
          <w:tcPr>
            <w:tcW w:w="270" w:type="dxa"/>
          </w:tcPr>
          <w:p w14:paraId="2348ECE5" w14:textId="77777777" w:rsidR="00E5423B" w:rsidRPr="00E601B6" w:rsidRDefault="00E5423B" w:rsidP="00E5423B">
            <w:pPr>
              <w:ind w:left="-117" w:right="-108"/>
              <w:rPr>
                <w:rFonts w:cs="Times New Roman"/>
                <w:b/>
                <w:bCs/>
                <w:snapToGrid w:val="0"/>
                <w:szCs w:val="22"/>
                <w:lang w:eastAsia="th-TH" w:bidi="th-TH"/>
              </w:rPr>
            </w:pPr>
          </w:p>
        </w:tc>
        <w:tc>
          <w:tcPr>
            <w:tcW w:w="1267" w:type="dxa"/>
            <w:tcBorders>
              <w:bottom w:val="double" w:sz="4" w:space="0" w:color="auto"/>
            </w:tcBorders>
          </w:tcPr>
          <w:p w14:paraId="3FB4D9FE" w14:textId="796C16B4" w:rsidR="00E5423B" w:rsidRPr="00E601B6" w:rsidRDefault="00E5423B" w:rsidP="00E5423B">
            <w:pPr>
              <w:tabs>
                <w:tab w:val="decimal" w:pos="1079"/>
              </w:tabs>
              <w:ind w:left="-117" w:right="-17"/>
              <w:rPr>
                <w:rFonts w:cs="Times New Roman"/>
                <w:b/>
                <w:bCs/>
                <w:snapToGrid w:val="0"/>
                <w:szCs w:val="22"/>
                <w:lang w:eastAsia="th-TH" w:bidi="th-TH"/>
              </w:rPr>
            </w:pPr>
            <w:r w:rsidRPr="00E601B6">
              <w:rPr>
                <w:rFonts w:cs="Times New Roman"/>
                <w:b/>
                <w:bCs/>
                <w:snapToGrid w:val="0"/>
                <w:szCs w:val="22"/>
                <w:lang w:eastAsia="th-TH" w:bidi="th-TH"/>
              </w:rPr>
              <w:t>16,343,306</w:t>
            </w:r>
          </w:p>
        </w:tc>
      </w:tr>
    </w:tbl>
    <w:p w14:paraId="19B71981" w14:textId="006D68D2" w:rsidR="00AD11A9" w:rsidRPr="002B1C71" w:rsidRDefault="00AD11A9" w:rsidP="00EE7E91">
      <w:pPr>
        <w:ind w:left="540"/>
        <w:jc w:val="both"/>
        <w:rPr>
          <w:rFonts w:cs="Times New Roman"/>
          <w:szCs w:val="22"/>
          <w:lang w:val="en-US"/>
        </w:rPr>
      </w:pPr>
    </w:p>
    <w:p w14:paraId="4AD8D41D" w14:textId="652A6A07" w:rsidR="0084472D" w:rsidRPr="00AB5DFA" w:rsidRDefault="005242DE" w:rsidP="0093239C">
      <w:pPr>
        <w:pStyle w:val="Heading1"/>
        <w:numPr>
          <w:ilvl w:val="0"/>
          <w:numId w:val="0"/>
        </w:numPr>
        <w:spacing w:before="0" w:after="0" w:line="240" w:lineRule="auto"/>
        <w:rPr>
          <w:rFonts w:cs="Times New Roman"/>
          <w:i w:val="0"/>
        </w:rPr>
      </w:pPr>
      <w:r>
        <w:rPr>
          <w:rFonts w:cs="Times New Roman"/>
          <w:i w:val="0"/>
        </w:rPr>
        <w:t>9</w:t>
      </w:r>
      <w:r w:rsidR="0084472D" w:rsidRPr="00AB5DFA">
        <w:rPr>
          <w:rFonts w:cs="Times New Roman"/>
        </w:rPr>
        <w:tab/>
      </w:r>
      <w:r w:rsidR="0084472D" w:rsidRPr="00AB5DFA">
        <w:rPr>
          <w:rFonts w:cs="Times New Roman"/>
          <w:i w:val="0"/>
        </w:rPr>
        <w:t>Derivatives</w:t>
      </w:r>
    </w:p>
    <w:p w14:paraId="7B4E4369" w14:textId="77777777" w:rsidR="0084472D" w:rsidRPr="002B1C71" w:rsidRDefault="0084472D" w:rsidP="0093239C">
      <w:pPr>
        <w:pStyle w:val="index"/>
        <w:spacing w:after="0"/>
        <w:ind w:left="547"/>
        <w:jc w:val="both"/>
        <w:rPr>
          <w:szCs w:val="22"/>
          <w:lang w:val="en-GB"/>
        </w:rPr>
      </w:pPr>
    </w:p>
    <w:p w14:paraId="047CFC0C" w14:textId="3F5BF5C0" w:rsidR="0084472D" w:rsidRPr="002B1C71" w:rsidRDefault="0084472D" w:rsidP="0093239C">
      <w:pPr>
        <w:pStyle w:val="index"/>
        <w:spacing w:after="0"/>
        <w:ind w:left="547"/>
        <w:jc w:val="both"/>
        <w:rPr>
          <w:rFonts w:cs="Times New Roman"/>
          <w:i/>
          <w:iCs/>
          <w:spacing w:val="-4"/>
          <w:szCs w:val="22"/>
          <w:lang w:val="en-GB"/>
        </w:rPr>
      </w:pPr>
      <w:r w:rsidRPr="002B1C71">
        <w:rPr>
          <w:rFonts w:cs="Times New Roman"/>
          <w:i/>
          <w:iCs/>
          <w:spacing w:val="-4"/>
          <w:szCs w:val="22"/>
          <w:lang w:val="en-GB"/>
        </w:rPr>
        <w:t>Cash flow hedge</w:t>
      </w:r>
      <w:r w:rsidR="00C5317A" w:rsidRPr="002B1C71">
        <w:rPr>
          <w:rFonts w:cs="Times New Roman"/>
          <w:i/>
          <w:iCs/>
          <w:spacing w:val="-4"/>
          <w:szCs w:val="22"/>
          <w:lang w:val="en-GB"/>
        </w:rPr>
        <w:t>s</w:t>
      </w:r>
    </w:p>
    <w:p w14:paraId="49DE1739" w14:textId="77777777" w:rsidR="0084472D" w:rsidRPr="002B1C71" w:rsidRDefault="0084472D" w:rsidP="0093239C">
      <w:pPr>
        <w:pStyle w:val="index"/>
        <w:spacing w:after="0"/>
        <w:ind w:left="547"/>
        <w:jc w:val="both"/>
        <w:rPr>
          <w:rFonts w:cs="Times New Roman"/>
          <w:spacing w:val="-4"/>
          <w:szCs w:val="22"/>
          <w:lang w:val="en-GB"/>
        </w:rPr>
      </w:pPr>
    </w:p>
    <w:tbl>
      <w:tblPr>
        <w:tblW w:w="9132" w:type="dxa"/>
        <w:tblInd w:w="450" w:type="dxa"/>
        <w:tblLayout w:type="fixed"/>
        <w:tblLook w:val="0000" w:firstRow="0" w:lastRow="0" w:firstColumn="0" w:lastColumn="0" w:noHBand="0" w:noVBand="0"/>
      </w:tblPr>
      <w:tblGrid>
        <w:gridCol w:w="2861"/>
        <w:gridCol w:w="1392"/>
        <w:gridCol w:w="259"/>
        <w:gridCol w:w="1307"/>
        <w:gridCol w:w="259"/>
        <w:gridCol w:w="1392"/>
        <w:gridCol w:w="259"/>
        <w:gridCol w:w="1397"/>
        <w:gridCol w:w="6"/>
      </w:tblGrid>
      <w:tr w:rsidR="00853E42" w:rsidRPr="000770B6" w14:paraId="3FF8E8B7" w14:textId="77777777" w:rsidTr="002B1C71">
        <w:trPr>
          <w:cantSplit/>
          <w:trHeight w:val="290"/>
        </w:trPr>
        <w:tc>
          <w:tcPr>
            <w:tcW w:w="2861" w:type="dxa"/>
          </w:tcPr>
          <w:p w14:paraId="262F0CEA" w14:textId="77777777" w:rsidR="00853E42" w:rsidRPr="00A35ECF" w:rsidRDefault="00853E42">
            <w:pPr>
              <w:ind w:right="-18"/>
              <w:rPr>
                <w:rFonts w:eastAsia="SimSun" w:cs="Times New Roman"/>
                <w:szCs w:val="22"/>
              </w:rPr>
            </w:pPr>
          </w:p>
        </w:tc>
        <w:tc>
          <w:tcPr>
            <w:tcW w:w="6271" w:type="dxa"/>
            <w:gridSpan w:val="8"/>
          </w:tcPr>
          <w:p w14:paraId="760F31DD"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eastAsia="SimSun" w:cs="Times New Roman"/>
                <w:b/>
                <w:bCs/>
                <w:position w:val="1"/>
                <w:szCs w:val="22"/>
                <w:cs/>
                <w:lang w:val="en-US" w:bidi="th-TH"/>
              </w:rPr>
            </w:pPr>
            <w:r w:rsidRPr="00A35ECF">
              <w:rPr>
                <w:rFonts w:cs="Times New Roman"/>
                <w:b/>
                <w:bCs/>
                <w:szCs w:val="22"/>
                <w:lang w:bidi="th-TH"/>
              </w:rPr>
              <w:t>Consolidated and the Bank</w:t>
            </w:r>
          </w:p>
        </w:tc>
      </w:tr>
      <w:tr w:rsidR="00853E42" w:rsidRPr="000770B6" w14:paraId="462DC6ED" w14:textId="77777777" w:rsidTr="002B1C71">
        <w:trPr>
          <w:cantSplit/>
          <w:trHeight w:val="182"/>
        </w:trPr>
        <w:tc>
          <w:tcPr>
            <w:tcW w:w="2861" w:type="dxa"/>
          </w:tcPr>
          <w:p w14:paraId="4B049104" w14:textId="77777777" w:rsidR="00853E42" w:rsidRPr="00A35ECF" w:rsidRDefault="00853E42">
            <w:pPr>
              <w:ind w:right="-18"/>
              <w:rPr>
                <w:rFonts w:eastAsia="SimSun" w:cs="Times New Roman"/>
                <w:szCs w:val="22"/>
              </w:rPr>
            </w:pPr>
          </w:p>
        </w:tc>
        <w:tc>
          <w:tcPr>
            <w:tcW w:w="2958" w:type="dxa"/>
            <w:gridSpan w:val="3"/>
          </w:tcPr>
          <w:p w14:paraId="093C2CCF" w14:textId="399DA95A" w:rsidR="00853E42" w:rsidRPr="00A35ECF" w:rsidRDefault="002B1C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eastAsia="SimSun" w:cs="Times New Roman"/>
                <w:position w:val="1"/>
                <w:szCs w:val="22"/>
                <w:lang w:val="en-US" w:bidi="th-TH"/>
              </w:rPr>
            </w:pPr>
            <w:r>
              <w:rPr>
                <w:rFonts w:cs="Times New Roman"/>
                <w:szCs w:val="22"/>
              </w:rPr>
              <w:t xml:space="preserve">30 June </w:t>
            </w:r>
            <w:r w:rsidR="00853E42" w:rsidRPr="00A35ECF">
              <w:rPr>
                <w:rFonts w:cs="Times New Roman"/>
                <w:szCs w:val="22"/>
              </w:rPr>
              <w:t>202</w:t>
            </w:r>
            <w:r>
              <w:rPr>
                <w:rFonts w:cs="Times New Roman"/>
                <w:szCs w:val="22"/>
              </w:rPr>
              <w:t>5</w:t>
            </w:r>
          </w:p>
        </w:tc>
        <w:tc>
          <w:tcPr>
            <w:tcW w:w="259" w:type="dxa"/>
          </w:tcPr>
          <w:p w14:paraId="648FB952"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eastAsia="SimSun" w:cs="Times New Roman"/>
                <w:position w:val="1"/>
                <w:szCs w:val="22"/>
                <w:lang w:val="en-US" w:bidi="th-TH"/>
              </w:rPr>
            </w:pPr>
          </w:p>
        </w:tc>
        <w:tc>
          <w:tcPr>
            <w:tcW w:w="3054" w:type="dxa"/>
            <w:gridSpan w:val="4"/>
          </w:tcPr>
          <w:p w14:paraId="78C55A80" w14:textId="12D43616" w:rsidR="00853E42" w:rsidRPr="00A35ECF" w:rsidRDefault="002B1C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20" w:right="-108" w:hanging="1128"/>
              <w:jc w:val="center"/>
              <w:rPr>
                <w:rFonts w:cs="Times New Roman"/>
                <w:szCs w:val="22"/>
              </w:rPr>
            </w:pPr>
            <w:r>
              <w:rPr>
                <w:rFonts w:cs="Times New Roman"/>
                <w:szCs w:val="22"/>
              </w:rPr>
              <w:t xml:space="preserve">31 December </w:t>
            </w:r>
            <w:r w:rsidR="00853E42" w:rsidRPr="00A35ECF">
              <w:rPr>
                <w:rFonts w:cs="Times New Roman"/>
                <w:szCs w:val="22"/>
              </w:rPr>
              <w:t>202</w:t>
            </w:r>
            <w:r>
              <w:rPr>
                <w:rFonts w:cs="Times New Roman"/>
                <w:szCs w:val="22"/>
              </w:rPr>
              <w:t>4</w:t>
            </w:r>
          </w:p>
        </w:tc>
      </w:tr>
      <w:tr w:rsidR="00853E42" w:rsidRPr="000770B6" w14:paraId="5BAE0ED2" w14:textId="77777777" w:rsidTr="002B1C71">
        <w:trPr>
          <w:gridAfter w:val="1"/>
          <w:wAfter w:w="6" w:type="dxa"/>
          <w:cantSplit/>
          <w:trHeight w:val="254"/>
        </w:trPr>
        <w:tc>
          <w:tcPr>
            <w:tcW w:w="2861" w:type="dxa"/>
          </w:tcPr>
          <w:p w14:paraId="653557A0" w14:textId="77777777" w:rsidR="00853E42" w:rsidRPr="00A35ECF" w:rsidRDefault="00853E42">
            <w:pPr>
              <w:ind w:right="-18"/>
              <w:rPr>
                <w:rFonts w:eastAsia="SimSun" w:cs="Times New Roman"/>
                <w:szCs w:val="22"/>
              </w:rPr>
            </w:pPr>
          </w:p>
        </w:tc>
        <w:tc>
          <w:tcPr>
            <w:tcW w:w="1392" w:type="dxa"/>
            <w:tcBorders>
              <w:bottom w:val="single" w:sz="4" w:space="0" w:color="auto"/>
            </w:tcBorders>
          </w:tcPr>
          <w:p w14:paraId="4A6F73AF"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Fair value</w:t>
            </w:r>
          </w:p>
        </w:tc>
        <w:tc>
          <w:tcPr>
            <w:tcW w:w="259" w:type="dxa"/>
          </w:tcPr>
          <w:p w14:paraId="30B5E342"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07" w:type="dxa"/>
          </w:tcPr>
          <w:p w14:paraId="4CDC16EB"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259" w:type="dxa"/>
          </w:tcPr>
          <w:p w14:paraId="32681B33"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92" w:type="dxa"/>
            <w:tcBorders>
              <w:bottom w:val="single" w:sz="4" w:space="0" w:color="auto"/>
            </w:tcBorders>
          </w:tcPr>
          <w:p w14:paraId="5EE84798"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r w:rsidRPr="00A35ECF">
              <w:rPr>
                <w:rFonts w:cs="Times New Roman"/>
                <w:szCs w:val="22"/>
              </w:rPr>
              <w:t>Fair value</w:t>
            </w:r>
          </w:p>
        </w:tc>
        <w:tc>
          <w:tcPr>
            <w:tcW w:w="259" w:type="dxa"/>
          </w:tcPr>
          <w:p w14:paraId="100F8AC8"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97" w:type="dxa"/>
          </w:tcPr>
          <w:p w14:paraId="3F4BD819"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r>
      <w:tr w:rsidR="00853E42" w:rsidRPr="000770B6" w14:paraId="56824197" w14:textId="77777777" w:rsidTr="002B1C71">
        <w:trPr>
          <w:gridAfter w:val="1"/>
          <w:wAfter w:w="6" w:type="dxa"/>
          <w:cantSplit/>
          <w:trHeight w:val="208"/>
        </w:trPr>
        <w:tc>
          <w:tcPr>
            <w:tcW w:w="2861" w:type="dxa"/>
          </w:tcPr>
          <w:p w14:paraId="3F7B8307" w14:textId="77777777" w:rsidR="00853E42" w:rsidRPr="00A35ECF" w:rsidRDefault="00853E42">
            <w:pPr>
              <w:ind w:right="-18"/>
              <w:rPr>
                <w:rFonts w:eastAsia="SimSun" w:cs="Times New Roman"/>
                <w:szCs w:val="22"/>
                <w:cs/>
                <w:lang w:bidi="th-TH"/>
              </w:rPr>
            </w:pPr>
          </w:p>
        </w:tc>
        <w:tc>
          <w:tcPr>
            <w:tcW w:w="1392" w:type="dxa"/>
            <w:tcBorders>
              <w:top w:val="single" w:sz="4" w:space="0" w:color="auto"/>
            </w:tcBorders>
          </w:tcPr>
          <w:p w14:paraId="005E7D3D"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259" w:type="dxa"/>
          </w:tcPr>
          <w:p w14:paraId="43F72A88"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07" w:type="dxa"/>
          </w:tcPr>
          <w:p w14:paraId="7C278509"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Notional</w:t>
            </w:r>
          </w:p>
        </w:tc>
        <w:tc>
          <w:tcPr>
            <w:tcW w:w="259" w:type="dxa"/>
          </w:tcPr>
          <w:p w14:paraId="1327AC7F"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2" w:type="dxa"/>
            <w:tcBorders>
              <w:top w:val="single" w:sz="4" w:space="0" w:color="auto"/>
            </w:tcBorders>
          </w:tcPr>
          <w:p w14:paraId="74115249"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259" w:type="dxa"/>
          </w:tcPr>
          <w:p w14:paraId="578EA5AA"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7" w:type="dxa"/>
          </w:tcPr>
          <w:p w14:paraId="1676615F"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Notional</w:t>
            </w:r>
          </w:p>
        </w:tc>
      </w:tr>
      <w:tr w:rsidR="00853E42" w:rsidRPr="000770B6" w14:paraId="3D202AF3" w14:textId="77777777" w:rsidTr="002B1C71">
        <w:trPr>
          <w:gridAfter w:val="1"/>
          <w:wAfter w:w="6" w:type="dxa"/>
          <w:cantSplit/>
          <w:trHeight w:val="218"/>
        </w:trPr>
        <w:tc>
          <w:tcPr>
            <w:tcW w:w="2861" w:type="dxa"/>
          </w:tcPr>
          <w:p w14:paraId="5E1B3404" w14:textId="77777777" w:rsidR="00853E42" w:rsidRPr="00A35ECF" w:rsidRDefault="00853E42">
            <w:pPr>
              <w:pStyle w:val="BodyText"/>
              <w:spacing w:after="0"/>
              <w:ind w:right="-45"/>
              <w:rPr>
                <w:rFonts w:eastAsia="SimSun" w:cs="Times New Roman"/>
                <w:color w:val="000000"/>
                <w:szCs w:val="22"/>
              </w:rPr>
            </w:pPr>
            <w:r w:rsidRPr="00A35ECF">
              <w:rPr>
                <w:rFonts w:cs="Times New Roman"/>
                <w:color w:val="000000"/>
                <w:szCs w:val="22"/>
              </w:rPr>
              <w:t>Type of risk</w:t>
            </w:r>
          </w:p>
        </w:tc>
        <w:tc>
          <w:tcPr>
            <w:tcW w:w="1392" w:type="dxa"/>
          </w:tcPr>
          <w:p w14:paraId="54A76873" w14:textId="13BC0E9F" w:rsidR="00853E42" w:rsidRPr="00A35ECF" w:rsidRDefault="00E3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r w:rsidRPr="00A35ECF">
              <w:rPr>
                <w:rFonts w:cs="Times New Roman"/>
                <w:szCs w:val="22"/>
              </w:rPr>
              <w:t>Liabilities</w:t>
            </w:r>
          </w:p>
        </w:tc>
        <w:tc>
          <w:tcPr>
            <w:tcW w:w="259" w:type="dxa"/>
          </w:tcPr>
          <w:p w14:paraId="355EEC4E"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p>
        </w:tc>
        <w:tc>
          <w:tcPr>
            <w:tcW w:w="1307" w:type="dxa"/>
          </w:tcPr>
          <w:p w14:paraId="159C2EBA"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lang w:val="en-US" w:bidi="th-TH"/>
              </w:rPr>
            </w:pPr>
            <w:r w:rsidRPr="00A35ECF">
              <w:rPr>
                <w:rFonts w:cs="Times New Roman"/>
                <w:szCs w:val="22"/>
              </w:rPr>
              <w:t>amount</w:t>
            </w:r>
          </w:p>
        </w:tc>
        <w:tc>
          <w:tcPr>
            <w:tcW w:w="259" w:type="dxa"/>
          </w:tcPr>
          <w:p w14:paraId="23B94680"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2" w:type="dxa"/>
          </w:tcPr>
          <w:p w14:paraId="15D2676E"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Liabilities</w:t>
            </w:r>
          </w:p>
        </w:tc>
        <w:tc>
          <w:tcPr>
            <w:tcW w:w="259" w:type="dxa"/>
          </w:tcPr>
          <w:p w14:paraId="43D6B303"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p>
        </w:tc>
        <w:tc>
          <w:tcPr>
            <w:tcW w:w="1397" w:type="dxa"/>
          </w:tcPr>
          <w:p w14:paraId="1E9E61F1"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16" w:hanging="108"/>
              <w:jc w:val="center"/>
              <w:rPr>
                <w:rFonts w:eastAsia="SimSun" w:cs="Times New Roman"/>
                <w:color w:val="000000"/>
                <w:position w:val="1"/>
                <w:szCs w:val="22"/>
                <w:cs/>
                <w:lang w:val="en-US" w:bidi="th-TH"/>
              </w:rPr>
            </w:pPr>
            <w:r w:rsidRPr="00A35ECF">
              <w:rPr>
                <w:rFonts w:cs="Times New Roman"/>
                <w:szCs w:val="22"/>
              </w:rPr>
              <w:t>amount</w:t>
            </w:r>
          </w:p>
        </w:tc>
      </w:tr>
      <w:tr w:rsidR="00853E42" w:rsidRPr="000770B6" w14:paraId="6F98E801" w14:textId="77777777" w:rsidTr="002B1C71">
        <w:trPr>
          <w:cantSplit/>
          <w:trHeight w:val="236"/>
        </w:trPr>
        <w:tc>
          <w:tcPr>
            <w:tcW w:w="2861" w:type="dxa"/>
          </w:tcPr>
          <w:p w14:paraId="161C824C" w14:textId="77777777" w:rsidR="00853E42" w:rsidRPr="00A35ECF" w:rsidRDefault="00853E42">
            <w:pPr>
              <w:pStyle w:val="BodyText"/>
              <w:spacing w:after="0"/>
              <w:ind w:right="-43"/>
              <w:rPr>
                <w:rFonts w:eastAsia="SimSun" w:cs="Times New Roman"/>
                <w:color w:val="000000"/>
                <w:szCs w:val="22"/>
              </w:rPr>
            </w:pPr>
          </w:p>
        </w:tc>
        <w:tc>
          <w:tcPr>
            <w:tcW w:w="6271" w:type="dxa"/>
            <w:gridSpan w:val="8"/>
          </w:tcPr>
          <w:p w14:paraId="5EBF652A" w14:textId="77777777" w:rsidR="00853E42" w:rsidRPr="00A35ECF" w:rsidRDefault="00853E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1" w:hanging="108"/>
              <w:jc w:val="center"/>
              <w:rPr>
                <w:rFonts w:eastAsia="SimSun" w:cs="Times New Roman"/>
                <w:i/>
                <w:iCs/>
                <w:position w:val="1"/>
                <w:szCs w:val="22"/>
                <w:cs/>
                <w:lang w:val="en-US" w:bidi="th-TH"/>
              </w:rPr>
            </w:pPr>
            <w:r w:rsidRPr="00A35ECF">
              <w:rPr>
                <w:rFonts w:cs="Times New Roman"/>
                <w:i/>
                <w:iCs/>
                <w:szCs w:val="22"/>
              </w:rPr>
              <w:t>(in thousand Baht)</w:t>
            </w:r>
          </w:p>
        </w:tc>
      </w:tr>
      <w:tr w:rsidR="00B619E0" w:rsidRPr="000770B6" w14:paraId="3BC3B470" w14:textId="77777777" w:rsidTr="002B1C71">
        <w:trPr>
          <w:gridAfter w:val="1"/>
          <w:wAfter w:w="6" w:type="dxa"/>
          <w:cantSplit/>
          <w:trHeight w:val="452"/>
        </w:trPr>
        <w:tc>
          <w:tcPr>
            <w:tcW w:w="2861" w:type="dxa"/>
            <w:vAlign w:val="bottom"/>
          </w:tcPr>
          <w:p w14:paraId="58094FD8" w14:textId="77777777" w:rsidR="00B619E0" w:rsidRPr="00A35ECF" w:rsidRDefault="00B619E0" w:rsidP="00B619E0">
            <w:pPr>
              <w:pStyle w:val="BodyText"/>
              <w:tabs>
                <w:tab w:val="center" w:pos="974"/>
              </w:tabs>
              <w:spacing w:after="0"/>
              <w:ind w:left="251" w:right="-45" w:hanging="270"/>
              <w:rPr>
                <w:rFonts w:eastAsia="SimSun" w:cs="Times New Roman"/>
                <w:color w:val="000000"/>
                <w:szCs w:val="22"/>
                <w:cs/>
                <w:lang w:bidi="th-TH"/>
              </w:rPr>
            </w:pPr>
            <w:r w:rsidRPr="00A35ECF">
              <w:rPr>
                <w:rFonts w:cs="Times New Roman"/>
                <w:color w:val="000000"/>
                <w:szCs w:val="22"/>
              </w:rPr>
              <w:t xml:space="preserve">Foreign exchange rate and </w:t>
            </w:r>
            <w:r w:rsidRPr="00A35ECF">
              <w:rPr>
                <w:rFonts w:cs="Times New Roman"/>
                <w:color w:val="000000"/>
                <w:szCs w:val="22"/>
              </w:rPr>
              <w:br/>
              <w:t>interest rate</w:t>
            </w:r>
          </w:p>
        </w:tc>
        <w:tc>
          <w:tcPr>
            <w:tcW w:w="1392" w:type="dxa"/>
            <w:tcBorders>
              <w:top w:val="nil"/>
              <w:left w:val="nil"/>
              <w:right w:val="nil"/>
            </w:tcBorders>
            <w:vAlign w:val="bottom"/>
          </w:tcPr>
          <w:p w14:paraId="7848F771" w14:textId="2DCBB356" w:rsidR="00B619E0" w:rsidRPr="00AA6956" w:rsidRDefault="00B619E0" w:rsidP="00B619E0">
            <w:pPr>
              <w:tabs>
                <w:tab w:val="decimal" w:pos="1067"/>
              </w:tabs>
              <w:ind w:right="-108"/>
              <w:jc w:val="center"/>
              <w:rPr>
                <w:rFonts w:eastAsia="SimSun" w:cstheme="minorBidi"/>
                <w:color w:val="000000"/>
                <w:position w:val="1"/>
                <w:szCs w:val="22"/>
                <w:lang w:bidi="th-TH"/>
              </w:rPr>
            </w:pPr>
            <w:r>
              <w:rPr>
                <w:rFonts w:eastAsia="SimSun" w:cstheme="minorBidi"/>
                <w:color w:val="000000"/>
                <w:position w:val="1"/>
                <w:szCs w:val="22"/>
                <w:lang w:bidi="th-TH"/>
              </w:rPr>
              <w:t>332,921</w:t>
            </w:r>
          </w:p>
        </w:tc>
        <w:tc>
          <w:tcPr>
            <w:tcW w:w="259" w:type="dxa"/>
            <w:tcBorders>
              <w:top w:val="nil"/>
              <w:left w:val="nil"/>
              <w:right w:val="nil"/>
            </w:tcBorders>
            <w:vAlign w:val="bottom"/>
          </w:tcPr>
          <w:p w14:paraId="2249B26C" w14:textId="77777777" w:rsidR="00B619E0" w:rsidRPr="00A35ECF" w:rsidRDefault="00B619E0" w:rsidP="00B619E0">
            <w:pPr>
              <w:tabs>
                <w:tab w:val="left" w:pos="227"/>
                <w:tab w:val="left" w:pos="454"/>
                <w:tab w:val="left" w:pos="680"/>
                <w:tab w:val="decimal"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SimSun" w:cs="Times New Roman"/>
                <w:color w:val="000000"/>
                <w:position w:val="1"/>
                <w:szCs w:val="22"/>
                <w:lang w:val="en-US" w:bidi="th-TH"/>
              </w:rPr>
            </w:pPr>
          </w:p>
        </w:tc>
        <w:tc>
          <w:tcPr>
            <w:tcW w:w="1307" w:type="dxa"/>
            <w:tcBorders>
              <w:top w:val="nil"/>
              <w:left w:val="nil"/>
              <w:bottom w:val="single" w:sz="4" w:space="0" w:color="auto"/>
              <w:right w:val="nil"/>
            </w:tcBorders>
            <w:vAlign w:val="bottom"/>
          </w:tcPr>
          <w:p w14:paraId="004EA331" w14:textId="1FB0C244" w:rsidR="00B619E0" w:rsidRPr="00DD4FF8" w:rsidRDefault="00B619E0" w:rsidP="00B619E0">
            <w:pPr>
              <w:tabs>
                <w:tab w:val="decimal" w:pos="1058"/>
              </w:tabs>
              <w:ind w:right="-108"/>
              <w:jc w:val="center"/>
              <w:rPr>
                <w:rFonts w:eastAsia="SimSun" w:cs="Times New Roman"/>
                <w:color w:val="000000"/>
                <w:position w:val="1"/>
                <w:szCs w:val="22"/>
                <w:lang w:val="en-US" w:bidi="th-TH"/>
              </w:rPr>
            </w:pPr>
            <w:r w:rsidRPr="00DD4FF8">
              <w:rPr>
                <w:rFonts w:eastAsia="SimSun" w:cs="Times New Roman"/>
                <w:color w:val="000000"/>
                <w:position w:val="1"/>
                <w:szCs w:val="22"/>
                <w:lang w:val="en-US" w:bidi="th-TH"/>
              </w:rPr>
              <w:t>3,713,850</w:t>
            </w:r>
          </w:p>
        </w:tc>
        <w:tc>
          <w:tcPr>
            <w:tcW w:w="259" w:type="dxa"/>
            <w:tcBorders>
              <w:top w:val="nil"/>
              <w:left w:val="nil"/>
              <w:right w:val="nil"/>
            </w:tcBorders>
          </w:tcPr>
          <w:p w14:paraId="63D74CFD" w14:textId="77777777" w:rsidR="00B619E0" w:rsidRPr="00A35ECF" w:rsidRDefault="00B619E0" w:rsidP="00B619E0">
            <w:pPr>
              <w:tabs>
                <w:tab w:val="decimal" w:pos="1058"/>
              </w:tabs>
              <w:ind w:right="-108"/>
              <w:jc w:val="center"/>
              <w:rPr>
                <w:rFonts w:eastAsia="SimSun" w:cs="Times New Roman"/>
                <w:color w:val="000000"/>
                <w:position w:val="1"/>
                <w:szCs w:val="22"/>
                <w:lang w:val="en-US" w:bidi="th-TH"/>
              </w:rPr>
            </w:pPr>
          </w:p>
        </w:tc>
        <w:tc>
          <w:tcPr>
            <w:tcW w:w="1392" w:type="dxa"/>
            <w:tcBorders>
              <w:top w:val="nil"/>
              <w:left w:val="nil"/>
              <w:bottom w:val="single" w:sz="4" w:space="0" w:color="auto"/>
              <w:right w:val="nil"/>
            </w:tcBorders>
            <w:vAlign w:val="bottom"/>
          </w:tcPr>
          <w:p w14:paraId="55B17CF9" w14:textId="40FCC246" w:rsidR="00B619E0" w:rsidRPr="00A35ECF" w:rsidRDefault="00B619E0" w:rsidP="00B619E0">
            <w:pPr>
              <w:tabs>
                <w:tab w:val="decimal" w:pos="1147"/>
              </w:tabs>
              <w:ind w:right="-108"/>
              <w:jc w:val="center"/>
              <w:rPr>
                <w:rFonts w:eastAsia="SimSun" w:cs="Times New Roman"/>
                <w:color w:val="000000"/>
                <w:position w:val="1"/>
                <w:szCs w:val="22"/>
                <w:lang w:val="en-US" w:bidi="th-TH"/>
              </w:rPr>
            </w:pPr>
            <w:r w:rsidRPr="00334F28">
              <w:rPr>
                <w:rFonts w:eastAsia="SimSun" w:cs="Times New Roman"/>
                <w:color w:val="000000"/>
                <w:position w:val="1"/>
                <w:szCs w:val="22"/>
                <w:cs/>
                <w:lang w:val="en-US" w:bidi="th-TH"/>
              </w:rPr>
              <w:t>165</w:t>
            </w:r>
            <w:r w:rsidRPr="00334F28">
              <w:rPr>
                <w:rFonts w:eastAsia="SimSun" w:cs="Times New Roman"/>
                <w:color w:val="000000"/>
                <w:position w:val="1"/>
                <w:szCs w:val="22"/>
                <w:lang w:val="en-US" w:bidi="th-TH"/>
              </w:rPr>
              <w:t>,</w:t>
            </w:r>
            <w:r w:rsidRPr="00334F28">
              <w:rPr>
                <w:rFonts w:eastAsia="SimSun" w:cs="Times New Roman"/>
                <w:color w:val="000000"/>
                <w:position w:val="1"/>
                <w:szCs w:val="22"/>
                <w:cs/>
                <w:lang w:val="en-US" w:bidi="th-TH"/>
              </w:rPr>
              <w:t>198</w:t>
            </w:r>
          </w:p>
        </w:tc>
        <w:tc>
          <w:tcPr>
            <w:tcW w:w="259" w:type="dxa"/>
            <w:tcBorders>
              <w:top w:val="nil"/>
              <w:left w:val="nil"/>
              <w:right w:val="nil"/>
            </w:tcBorders>
            <w:vAlign w:val="bottom"/>
          </w:tcPr>
          <w:p w14:paraId="15143660" w14:textId="77777777" w:rsidR="00B619E0" w:rsidRPr="00A35ECF" w:rsidRDefault="00B619E0" w:rsidP="00B619E0">
            <w:pPr>
              <w:tabs>
                <w:tab w:val="decimal" w:pos="1058"/>
              </w:tabs>
              <w:ind w:right="-108"/>
              <w:jc w:val="center"/>
              <w:rPr>
                <w:rFonts w:eastAsia="SimSun" w:cs="Times New Roman"/>
                <w:color w:val="000000"/>
                <w:position w:val="1"/>
                <w:szCs w:val="22"/>
                <w:lang w:val="en-US" w:bidi="th-TH"/>
              </w:rPr>
            </w:pPr>
          </w:p>
        </w:tc>
        <w:tc>
          <w:tcPr>
            <w:tcW w:w="1397" w:type="dxa"/>
            <w:tcBorders>
              <w:top w:val="nil"/>
              <w:left w:val="nil"/>
              <w:bottom w:val="single" w:sz="4" w:space="0" w:color="auto"/>
              <w:right w:val="nil"/>
            </w:tcBorders>
            <w:vAlign w:val="bottom"/>
          </w:tcPr>
          <w:p w14:paraId="4376B327" w14:textId="4949B451" w:rsidR="00B619E0" w:rsidRPr="00A35ECF" w:rsidRDefault="00B619E0" w:rsidP="00B619E0">
            <w:pPr>
              <w:tabs>
                <w:tab w:val="decimal" w:pos="1062"/>
              </w:tabs>
              <w:ind w:right="-108"/>
              <w:jc w:val="center"/>
              <w:rPr>
                <w:rFonts w:eastAsia="SimSun" w:cs="Times New Roman"/>
                <w:color w:val="000000"/>
                <w:position w:val="1"/>
                <w:szCs w:val="22"/>
                <w:lang w:val="en-US" w:bidi="th-TH"/>
              </w:rPr>
            </w:pPr>
            <w:r w:rsidRPr="00A35ECF">
              <w:rPr>
                <w:rFonts w:eastAsia="SimSun" w:cs="Times New Roman"/>
                <w:color w:val="000000"/>
                <w:position w:val="1"/>
                <w:szCs w:val="22"/>
                <w:lang w:val="en-US" w:bidi="th-TH"/>
              </w:rPr>
              <w:t>3,713,850</w:t>
            </w:r>
          </w:p>
        </w:tc>
      </w:tr>
      <w:tr w:rsidR="00B619E0" w:rsidRPr="000770B6" w14:paraId="2DBF21A7" w14:textId="77777777" w:rsidTr="002B1C71">
        <w:trPr>
          <w:gridAfter w:val="1"/>
          <w:wAfter w:w="6" w:type="dxa"/>
          <w:cantSplit/>
          <w:trHeight w:val="54"/>
        </w:trPr>
        <w:tc>
          <w:tcPr>
            <w:tcW w:w="2861" w:type="dxa"/>
          </w:tcPr>
          <w:p w14:paraId="5DEDFB49" w14:textId="77777777" w:rsidR="00B619E0" w:rsidRPr="00A35ECF" w:rsidRDefault="00B619E0" w:rsidP="00B619E0">
            <w:pPr>
              <w:ind w:right="-18"/>
              <w:rPr>
                <w:rFonts w:eastAsia="SimSun" w:cs="Times New Roman"/>
                <w:b/>
                <w:bCs/>
                <w:szCs w:val="22"/>
                <w:cs/>
                <w:lang w:bidi="th-TH"/>
              </w:rPr>
            </w:pPr>
            <w:r w:rsidRPr="00A35ECF">
              <w:rPr>
                <w:rFonts w:cs="Times New Roman"/>
                <w:b/>
                <w:bCs/>
                <w:szCs w:val="22"/>
              </w:rPr>
              <w:t>Total</w:t>
            </w:r>
          </w:p>
        </w:tc>
        <w:tc>
          <w:tcPr>
            <w:tcW w:w="1392" w:type="dxa"/>
            <w:tcBorders>
              <w:top w:val="single" w:sz="4" w:space="0" w:color="auto"/>
              <w:left w:val="nil"/>
              <w:bottom w:val="double" w:sz="4" w:space="0" w:color="auto"/>
              <w:right w:val="nil"/>
            </w:tcBorders>
            <w:vAlign w:val="bottom"/>
          </w:tcPr>
          <w:p w14:paraId="0DCE0E1E" w14:textId="399098B7" w:rsidR="00B619E0" w:rsidRPr="00A35ECF" w:rsidRDefault="00B619E0" w:rsidP="00B619E0">
            <w:pPr>
              <w:tabs>
                <w:tab w:val="decimal" w:pos="1067"/>
              </w:tabs>
              <w:ind w:right="-109"/>
              <w:jc w:val="center"/>
              <w:rPr>
                <w:rFonts w:eastAsia="SimSun" w:cs="Times New Roman"/>
                <w:b/>
                <w:bCs/>
                <w:color w:val="000000"/>
                <w:position w:val="1"/>
                <w:szCs w:val="22"/>
                <w:lang w:val="en-US" w:bidi="th-TH"/>
              </w:rPr>
            </w:pPr>
            <w:r>
              <w:rPr>
                <w:rFonts w:eastAsia="SimSun" w:cs="Times New Roman"/>
                <w:b/>
                <w:bCs/>
                <w:color w:val="000000"/>
                <w:position w:val="1"/>
                <w:szCs w:val="22"/>
                <w:lang w:val="en-US" w:bidi="th-TH"/>
              </w:rPr>
              <w:t>332,921</w:t>
            </w:r>
          </w:p>
        </w:tc>
        <w:tc>
          <w:tcPr>
            <w:tcW w:w="259" w:type="dxa"/>
            <w:tcBorders>
              <w:top w:val="nil"/>
              <w:left w:val="nil"/>
              <w:bottom w:val="nil"/>
              <w:right w:val="nil"/>
            </w:tcBorders>
            <w:vAlign w:val="bottom"/>
          </w:tcPr>
          <w:p w14:paraId="35004C45" w14:textId="77777777" w:rsidR="00B619E0" w:rsidRPr="00A35ECF" w:rsidRDefault="00B619E0" w:rsidP="00B619E0">
            <w:pPr>
              <w:tabs>
                <w:tab w:val="left" w:pos="227"/>
                <w:tab w:val="left" w:pos="454"/>
                <w:tab w:val="left" w:pos="680"/>
                <w:tab w:val="decimal"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SimSun" w:cs="Times New Roman"/>
                <w:b/>
                <w:bCs/>
                <w:color w:val="000000"/>
                <w:position w:val="1"/>
                <w:szCs w:val="22"/>
                <w:lang w:val="en-US" w:bidi="th-TH"/>
              </w:rPr>
            </w:pPr>
          </w:p>
        </w:tc>
        <w:tc>
          <w:tcPr>
            <w:tcW w:w="1307" w:type="dxa"/>
            <w:tcBorders>
              <w:top w:val="nil"/>
              <w:left w:val="nil"/>
              <w:bottom w:val="double" w:sz="4" w:space="0" w:color="auto"/>
              <w:right w:val="nil"/>
            </w:tcBorders>
            <w:vAlign w:val="bottom"/>
          </w:tcPr>
          <w:p w14:paraId="677AD5D2" w14:textId="5B197854" w:rsidR="00B619E0" w:rsidRPr="00A35ECF" w:rsidRDefault="00B619E0" w:rsidP="00B619E0">
            <w:pPr>
              <w:tabs>
                <w:tab w:val="decimal" w:pos="1058"/>
              </w:tabs>
              <w:ind w:right="-109"/>
              <w:jc w:val="center"/>
              <w:rPr>
                <w:rFonts w:eastAsia="SimSun" w:cs="Times New Roman"/>
                <w:b/>
                <w:bCs/>
                <w:color w:val="000000"/>
                <w:position w:val="1"/>
                <w:szCs w:val="22"/>
                <w:lang w:val="en-US" w:bidi="th-TH"/>
              </w:rPr>
            </w:pPr>
            <w:r w:rsidRPr="00A35ECF">
              <w:rPr>
                <w:rFonts w:eastAsia="SimSun" w:cs="Times New Roman"/>
                <w:b/>
                <w:bCs/>
                <w:color w:val="000000"/>
                <w:position w:val="1"/>
                <w:szCs w:val="22"/>
                <w:lang w:val="en-US" w:bidi="th-TH"/>
              </w:rPr>
              <w:t>3,713,850</w:t>
            </w:r>
          </w:p>
        </w:tc>
        <w:tc>
          <w:tcPr>
            <w:tcW w:w="259" w:type="dxa"/>
            <w:tcBorders>
              <w:top w:val="nil"/>
              <w:left w:val="nil"/>
              <w:right w:val="nil"/>
            </w:tcBorders>
          </w:tcPr>
          <w:p w14:paraId="6E69C290" w14:textId="77777777" w:rsidR="00B619E0" w:rsidRPr="00A35ECF" w:rsidRDefault="00B619E0" w:rsidP="00B619E0">
            <w:pPr>
              <w:tabs>
                <w:tab w:val="decimal" w:pos="1058"/>
              </w:tabs>
              <w:ind w:right="-109"/>
              <w:jc w:val="center"/>
              <w:rPr>
                <w:rFonts w:eastAsia="SimSun" w:cs="Times New Roman"/>
                <w:b/>
                <w:bCs/>
                <w:color w:val="000000"/>
                <w:position w:val="1"/>
                <w:szCs w:val="22"/>
                <w:lang w:val="en-US" w:bidi="th-TH"/>
              </w:rPr>
            </w:pPr>
          </w:p>
        </w:tc>
        <w:tc>
          <w:tcPr>
            <w:tcW w:w="1392" w:type="dxa"/>
            <w:tcBorders>
              <w:top w:val="nil"/>
              <w:left w:val="nil"/>
              <w:bottom w:val="double" w:sz="4" w:space="0" w:color="auto"/>
              <w:right w:val="nil"/>
            </w:tcBorders>
            <w:vAlign w:val="bottom"/>
          </w:tcPr>
          <w:p w14:paraId="6A59F004" w14:textId="685EAC2D" w:rsidR="00B619E0" w:rsidRPr="00A35ECF" w:rsidRDefault="00B619E0" w:rsidP="00B619E0">
            <w:pPr>
              <w:tabs>
                <w:tab w:val="decimal" w:pos="1147"/>
              </w:tabs>
              <w:ind w:right="-109"/>
              <w:jc w:val="center"/>
              <w:rPr>
                <w:rFonts w:eastAsia="SimSun" w:cs="Times New Roman"/>
                <w:b/>
                <w:bCs/>
                <w:color w:val="000000"/>
                <w:position w:val="1"/>
                <w:szCs w:val="22"/>
                <w:lang w:val="en-US" w:bidi="th-TH"/>
              </w:rPr>
            </w:pPr>
            <w:r w:rsidRPr="00334F28">
              <w:rPr>
                <w:rFonts w:eastAsia="SimSun" w:cs="Times New Roman"/>
                <w:b/>
                <w:bCs/>
                <w:color w:val="000000"/>
                <w:position w:val="1"/>
                <w:szCs w:val="22"/>
                <w:cs/>
                <w:lang w:val="en-US" w:bidi="th-TH"/>
              </w:rPr>
              <w:t>165</w:t>
            </w:r>
            <w:r w:rsidRPr="00334F28">
              <w:rPr>
                <w:rFonts w:eastAsia="SimSun" w:cs="Times New Roman"/>
                <w:b/>
                <w:bCs/>
                <w:color w:val="000000"/>
                <w:position w:val="1"/>
                <w:szCs w:val="22"/>
                <w:lang w:val="en-US" w:bidi="th-TH"/>
              </w:rPr>
              <w:t>,</w:t>
            </w:r>
            <w:r w:rsidRPr="00334F28">
              <w:rPr>
                <w:rFonts w:eastAsia="SimSun" w:cs="Times New Roman"/>
                <w:b/>
                <w:bCs/>
                <w:color w:val="000000"/>
                <w:position w:val="1"/>
                <w:szCs w:val="22"/>
                <w:cs/>
                <w:lang w:val="en-US" w:bidi="th-TH"/>
              </w:rPr>
              <w:t>198</w:t>
            </w:r>
          </w:p>
        </w:tc>
        <w:tc>
          <w:tcPr>
            <w:tcW w:w="259" w:type="dxa"/>
            <w:tcBorders>
              <w:top w:val="nil"/>
              <w:left w:val="nil"/>
              <w:right w:val="nil"/>
            </w:tcBorders>
            <w:vAlign w:val="bottom"/>
          </w:tcPr>
          <w:p w14:paraId="1759C443" w14:textId="77777777" w:rsidR="00B619E0" w:rsidRPr="00A35ECF" w:rsidRDefault="00B619E0" w:rsidP="00B619E0">
            <w:pPr>
              <w:tabs>
                <w:tab w:val="decimal" w:pos="1058"/>
              </w:tabs>
              <w:ind w:right="-109"/>
              <w:jc w:val="center"/>
              <w:rPr>
                <w:rFonts w:eastAsia="SimSun" w:cs="Times New Roman"/>
                <w:b/>
                <w:bCs/>
                <w:color w:val="000000"/>
                <w:position w:val="1"/>
                <w:szCs w:val="22"/>
                <w:lang w:val="en-US" w:bidi="th-TH"/>
              </w:rPr>
            </w:pPr>
          </w:p>
        </w:tc>
        <w:tc>
          <w:tcPr>
            <w:tcW w:w="1397" w:type="dxa"/>
            <w:tcBorders>
              <w:top w:val="nil"/>
              <w:left w:val="nil"/>
              <w:bottom w:val="double" w:sz="4" w:space="0" w:color="auto"/>
              <w:right w:val="nil"/>
            </w:tcBorders>
            <w:vAlign w:val="bottom"/>
          </w:tcPr>
          <w:p w14:paraId="69CB0D03" w14:textId="08A83DDC" w:rsidR="00B619E0" w:rsidRPr="00A35ECF" w:rsidRDefault="00B619E0" w:rsidP="00B619E0">
            <w:pPr>
              <w:tabs>
                <w:tab w:val="decimal" w:pos="1062"/>
              </w:tabs>
              <w:ind w:right="-109"/>
              <w:jc w:val="center"/>
              <w:rPr>
                <w:rFonts w:eastAsia="SimSun" w:cs="Times New Roman"/>
                <w:b/>
                <w:bCs/>
                <w:color w:val="000000"/>
                <w:position w:val="1"/>
                <w:szCs w:val="22"/>
                <w:lang w:val="en-US" w:bidi="th-TH"/>
              </w:rPr>
            </w:pPr>
            <w:r w:rsidRPr="00A35ECF">
              <w:rPr>
                <w:rFonts w:eastAsia="SimSun" w:cs="Times New Roman"/>
                <w:b/>
                <w:bCs/>
                <w:color w:val="000000"/>
                <w:position w:val="1"/>
                <w:szCs w:val="22"/>
                <w:lang w:val="en-US" w:bidi="th-TH"/>
              </w:rPr>
              <w:t>3,713,850</w:t>
            </w:r>
          </w:p>
        </w:tc>
      </w:tr>
    </w:tbl>
    <w:p w14:paraId="449B1138" w14:textId="77777777" w:rsidR="002B1C71" w:rsidRDefault="002B1C71" w:rsidP="00FA1B12">
      <w:pPr>
        <w:pStyle w:val="index"/>
        <w:spacing w:after="0"/>
        <w:ind w:left="547"/>
        <w:jc w:val="both"/>
        <w:rPr>
          <w:rFonts w:cs="Times New Roman"/>
          <w:szCs w:val="22"/>
          <w:lang w:val="en-GB"/>
        </w:rPr>
      </w:pPr>
    </w:p>
    <w:p w14:paraId="557E326C" w14:textId="34C600B7" w:rsidR="0084472D" w:rsidRPr="00FA1B12" w:rsidRDefault="0084472D" w:rsidP="00FA1B12">
      <w:pPr>
        <w:pStyle w:val="index"/>
        <w:spacing w:after="0"/>
        <w:ind w:left="547"/>
        <w:jc w:val="both"/>
        <w:rPr>
          <w:rFonts w:cs="Times New Roman"/>
          <w:szCs w:val="22"/>
          <w:lang w:val="en-GB"/>
        </w:rPr>
      </w:pPr>
      <w:r w:rsidRPr="00FA1B12">
        <w:rPr>
          <w:rFonts w:cs="Times New Roman"/>
          <w:szCs w:val="22"/>
          <w:lang w:val="en-GB"/>
        </w:rPr>
        <w:t xml:space="preserve">As at </w:t>
      </w:r>
      <w:r w:rsidR="000C0C73" w:rsidRPr="00FA1B12">
        <w:rPr>
          <w:rFonts w:cs="Times New Roman"/>
          <w:szCs w:val="22"/>
          <w:lang w:val="en-GB"/>
        </w:rPr>
        <w:t>3</w:t>
      </w:r>
      <w:r w:rsidR="002B1C71">
        <w:rPr>
          <w:rFonts w:cs="Times New Roman"/>
          <w:szCs w:val="22"/>
          <w:lang w:val="en-GB"/>
        </w:rPr>
        <w:t xml:space="preserve">0 June </w:t>
      </w:r>
      <w:r w:rsidRPr="00FA1B12">
        <w:rPr>
          <w:rFonts w:cs="Times New Roman"/>
          <w:szCs w:val="22"/>
          <w:lang w:val="en-GB"/>
        </w:rPr>
        <w:t>202</w:t>
      </w:r>
      <w:r w:rsidR="002B1C71">
        <w:rPr>
          <w:rFonts w:cs="Times New Roman"/>
          <w:szCs w:val="22"/>
          <w:lang w:val="en-GB"/>
        </w:rPr>
        <w:t>5</w:t>
      </w:r>
      <w:r w:rsidRPr="00FA1B12">
        <w:rPr>
          <w:rFonts w:cs="Times New Roman"/>
          <w:szCs w:val="22"/>
          <w:lang w:val="en-GB"/>
        </w:rPr>
        <w:t xml:space="preserve">, the Group had a derivative with remaining maturity of </w:t>
      </w:r>
      <w:r w:rsidR="00CE1801">
        <w:rPr>
          <w:rFonts w:cs="Times New Roman"/>
          <w:szCs w:val="22"/>
          <w:lang w:val="en-GB"/>
        </w:rPr>
        <w:t xml:space="preserve">1 </w:t>
      </w:r>
      <w:r w:rsidRPr="00FA1B12">
        <w:rPr>
          <w:rFonts w:cs="Times New Roman"/>
          <w:szCs w:val="22"/>
          <w:lang w:val="en-GB"/>
        </w:rPr>
        <w:t>year.</w:t>
      </w:r>
      <w:r w:rsidR="00D00DC6" w:rsidRPr="00FA1B12">
        <w:rPr>
          <w:i/>
          <w:iCs/>
          <w:lang w:eastAsia="zh-CN"/>
        </w:rPr>
        <w:t xml:space="preserve"> (</w:t>
      </w:r>
      <w:r w:rsidR="002B1C71">
        <w:rPr>
          <w:i/>
          <w:iCs/>
          <w:lang w:eastAsia="zh-CN"/>
        </w:rPr>
        <w:t xml:space="preserve">31 December </w:t>
      </w:r>
      <w:r w:rsidR="00D00DC6" w:rsidRPr="00FA1B12">
        <w:rPr>
          <w:i/>
          <w:iCs/>
          <w:lang w:eastAsia="zh-CN"/>
        </w:rPr>
        <w:t>202</w:t>
      </w:r>
      <w:r w:rsidR="002B1C71">
        <w:rPr>
          <w:i/>
          <w:iCs/>
          <w:lang w:eastAsia="zh-CN"/>
        </w:rPr>
        <w:t>4</w:t>
      </w:r>
      <w:r w:rsidR="00D00DC6" w:rsidRPr="00FA1B12">
        <w:rPr>
          <w:i/>
          <w:iCs/>
          <w:lang w:eastAsia="zh-CN"/>
        </w:rPr>
        <w:t xml:space="preserve">: </w:t>
      </w:r>
      <w:r w:rsidR="002B1C71">
        <w:rPr>
          <w:i/>
          <w:iCs/>
          <w:lang w:eastAsia="zh-CN"/>
        </w:rPr>
        <w:t>1</w:t>
      </w:r>
      <w:r w:rsidR="00D00DC6" w:rsidRPr="00FA1B12">
        <w:rPr>
          <w:i/>
          <w:iCs/>
          <w:lang w:eastAsia="zh-CN"/>
        </w:rPr>
        <w:t>.5</w:t>
      </w:r>
      <w:r w:rsidR="00D00DC6" w:rsidRPr="00FA1B12">
        <w:rPr>
          <w:i/>
          <w:iCs/>
          <w:lang w:eastAsia="zh-CN" w:bidi="th-TH"/>
        </w:rPr>
        <w:t xml:space="preserve"> </w:t>
      </w:r>
      <w:r w:rsidR="00D00DC6" w:rsidRPr="00FA1B12">
        <w:rPr>
          <w:i/>
          <w:iCs/>
          <w:lang w:eastAsia="zh-CN"/>
        </w:rPr>
        <w:t>years)</w:t>
      </w:r>
      <w:r w:rsidR="00D16873">
        <w:rPr>
          <w:i/>
          <w:iCs/>
          <w:lang w:eastAsia="zh-CN"/>
        </w:rPr>
        <w:t>.</w:t>
      </w:r>
    </w:p>
    <w:p w14:paraId="6FDB6B43" w14:textId="77777777" w:rsidR="00D5469E" w:rsidRDefault="00D5469E" w:rsidP="00FA1B12">
      <w:pPr>
        <w:pStyle w:val="index"/>
        <w:spacing w:after="0"/>
        <w:ind w:left="547"/>
        <w:jc w:val="both"/>
        <w:rPr>
          <w:rFonts w:cs="Times New Roman"/>
          <w:szCs w:val="22"/>
          <w:lang w:val="en-GB"/>
        </w:rPr>
      </w:pPr>
    </w:p>
    <w:p w14:paraId="5F5E15A3" w14:textId="2C5C66AB" w:rsidR="0084472D" w:rsidRPr="00FA1B12" w:rsidRDefault="0084472D" w:rsidP="00FA1B12">
      <w:pPr>
        <w:pStyle w:val="index"/>
        <w:spacing w:after="0"/>
        <w:ind w:left="547"/>
        <w:jc w:val="both"/>
        <w:rPr>
          <w:rFonts w:cs="Times New Roman"/>
          <w:szCs w:val="22"/>
          <w:lang w:val="en-GB"/>
        </w:rPr>
      </w:pPr>
      <w:r w:rsidRPr="00FA1B12">
        <w:rPr>
          <w:rFonts w:cs="Times New Roman"/>
          <w:szCs w:val="22"/>
          <w:lang w:val="en-GB"/>
        </w:rPr>
        <w:t>The Group uses cross-currency interest rate swaps to hedge its exposure to variability of future cash flows on interba</w:t>
      </w:r>
      <w:r w:rsidRPr="00FA1B12">
        <w:rPr>
          <w:rFonts w:cstheme="minorBidi"/>
          <w:szCs w:val="28"/>
          <w:lang w:val="en-US" w:bidi="th-TH"/>
        </w:rPr>
        <w:t>n</w:t>
      </w:r>
      <w:r w:rsidRPr="00FA1B12">
        <w:rPr>
          <w:rFonts w:cs="Times New Roman"/>
          <w:szCs w:val="22"/>
          <w:lang w:val="en-GB"/>
        </w:rPr>
        <w:t>k and money market items (liabilities) which are floating rate and denominated in foreign currency. The nature of risks being hedged are the risk of change in foreign exchange rate and variability of interest rate.</w:t>
      </w:r>
    </w:p>
    <w:p w14:paraId="7FC47EF8" w14:textId="77777777" w:rsidR="00D5469E" w:rsidRDefault="00D5469E" w:rsidP="00FA1B12">
      <w:pPr>
        <w:pStyle w:val="index"/>
        <w:spacing w:after="0"/>
        <w:ind w:left="547"/>
        <w:jc w:val="both"/>
        <w:rPr>
          <w:rFonts w:cs="Times New Roman"/>
          <w:szCs w:val="22"/>
          <w:lang w:val="en-GB"/>
        </w:rPr>
      </w:pPr>
    </w:p>
    <w:p w14:paraId="0606BEC6" w14:textId="4FAECB92" w:rsidR="0084472D" w:rsidRDefault="0084472D" w:rsidP="00FA1B12">
      <w:pPr>
        <w:pStyle w:val="index"/>
        <w:spacing w:after="0"/>
        <w:ind w:left="547"/>
        <w:jc w:val="both"/>
        <w:rPr>
          <w:rFonts w:cs="Times New Roman"/>
          <w:szCs w:val="22"/>
          <w:lang w:val="en-GB"/>
        </w:rPr>
      </w:pPr>
      <w:r w:rsidRPr="00FA1B12">
        <w:rPr>
          <w:rFonts w:cs="Times New Roman"/>
          <w:szCs w:val="22"/>
          <w:lang w:val="en-GB"/>
        </w:rPr>
        <w:t>Hedge accounting is applied where economic hedging relationships meet the hedge accounting criteria. In those hedging relationships, hedge effectiveness is assessed based on the following factors:</w:t>
      </w:r>
    </w:p>
    <w:p w14:paraId="53A67C40" w14:textId="77777777" w:rsidR="00D5469E" w:rsidRPr="00FA1B12" w:rsidRDefault="00D5469E" w:rsidP="00FA1B12">
      <w:pPr>
        <w:pStyle w:val="index"/>
        <w:spacing w:after="0"/>
        <w:ind w:left="547"/>
        <w:jc w:val="both"/>
        <w:rPr>
          <w:rFonts w:cs="Times New Roman"/>
          <w:szCs w:val="22"/>
          <w:lang w:val="en-GB"/>
        </w:rPr>
      </w:pPr>
    </w:p>
    <w:p w14:paraId="3A0CA563" w14:textId="77777777" w:rsidR="0084472D" w:rsidRPr="00FA1B12" w:rsidRDefault="0084472D" w:rsidP="00FA1B12">
      <w:pPr>
        <w:pStyle w:val="Default"/>
        <w:numPr>
          <w:ilvl w:val="0"/>
          <w:numId w:val="29"/>
        </w:numPr>
        <w:ind w:left="720" w:hanging="180"/>
        <w:jc w:val="both"/>
        <w:rPr>
          <w:rFonts w:ascii="Times New Roman" w:hAnsi="Times New Roman" w:cs="Times New Roman"/>
          <w:sz w:val="22"/>
          <w:szCs w:val="22"/>
          <w:lang w:val="en-GB"/>
        </w:rPr>
      </w:pPr>
      <w:r w:rsidRPr="00FA1B12">
        <w:rPr>
          <w:rFonts w:ascii="Times New Roman" w:hAnsi="Times New Roman" w:cs="Times New Roman"/>
          <w:sz w:val="22"/>
          <w:szCs w:val="22"/>
          <w:lang w:val="en-GB"/>
        </w:rPr>
        <w:t>There is an economic relationship between the hedged item and the hedging instrument;</w:t>
      </w:r>
    </w:p>
    <w:p w14:paraId="12319678" w14:textId="1F2772B9" w:rsidR="0084472D" w:rsidRPr="00FA1B12" w:rsidRDefault="0084472D" w:rsidP="00FA1B12">
      <w:pPr>
        <w:pStyle w:val="Default"/>
        <w:numPr>
          <w:ilvl w:val="0"/>
          <w:numId w:val="29"/>
        </w:numPr>
        <w:ind w:left="720" w:hanging="180"/>
        <w:jc w:val="both"/>
        <w:rPr>
          <w:rFonts w:ascii="Times New Roman" w:hAnsi="Times New Roman" w:cs="Times New Roman"/>
          <w:sz w:val="22"/>
          <w:szCs w:val="22"/>
          <w:lang w:val="en-GB"/>
        </w:rPr>
      </w:pPr>
      <w:r w:rsidRPr="00FA1B12">
        <w:rPr>
          <w:rFonts w:ascii="Times New Roman" w:hAnsi="Times New Roman" w:cs="Times New Roman"/>
          <w:sz w:val="22"/>
          <w:szCs w:val="22"/>
          <w:lang w:val="en-GB"/>
        </w:rPr>
        <w:t>The effect of credit risk does not dominate the value changes that result from the economic relationship</w:t>
      </w:r>
      <w:r w:rsidR="00B42F1D">
        <w:rPr>
          <w:rFonts w:ascii="Times New Roman" w:hAnsi="Times New Roman" w:cs="Times New Roman"/>
          <w:sz w:val="22"/>
          <w:szCs w:val="22"/>
          <w:lang w:val="en-GB"/>
        </w:rPr>
        <w:t>;</w:t>
      </w:r>
    </w:p>
    <w:p w14:paraId="1366225C" w14:textId="1845117F" w:rsidR="0084472D" w:rsidRPr="00FA1B12" w:rsidRDefault="0084472D" w:rsidP="00FA1B12">
      <w:pPr>
        <w:pStyle w:val="Default"/>
        <w:numPr>
          <w:ilvl w:val="0"/>
          <w:numId w:val="29"/>
        </w:numPr>
        <w:ind w:left="720" w:hanging="180"/>
        <w:jc w:val="both"/>
        <w:rPr>
          <w:rFonts w:ascii="Times New Roman" w:hAnsi="Times New Roman" w:cs="Times New Roman"/>
          <w:sz w:val="22"/>
          <w:szCs w:val="22"/>
          <w:lang w:val="en-GB"/>
        </w:rPr>
      </w:pPr>
      <w:r w:rsidRPr="00FA1B12">
        <w:rPr>
          <w:rFonts w:ascii="Times New Roman" w:hAnsi="Times New Roman" w:cs="Times New Roman"/>
          <w:sz w:val="22"/>
          <w:szCs w:val="22"/>
          <w:lang w:val="en-GB"/>
        </w:rPr>
        <w:t>The hedge ratio of the hedging relationship is the same in the quantity</w:t>
      </w:r>
      <w:r w:rsidR="00B42F1D">
        <w:rPr>
          <w:rFonts w:ascii="Times New Roman" w:hAnsi="Times New Roman" w:cs="Times New Roman"/>
          <w:sz w:val="22"/>
          <w:szCs w:val="22"/>
          <w:lang w:val="en-GB"/>
        </w:rPr>
        <w:t>.</w:t>
      </w:r>
    </w:p>
    <w:p w14:paraId="360A7E65" w14:textId="77777777" w:rsidR="008F7442" w:rsidRPr="00B37120" w:rsidRDefault="008F7442" w:rsidP="00FA1B12">
      <w:pPr>
        <w:pStyle w:val="Default"/>
        <w:ind w:left="540"/>
        <w:jc w:val="both"/>
        <w:rPr>
          <w:rFonts w:ascii="Times New Roman" w:hAnsi="Times New Roman" w:cs="Times New Roman"/>
          <w:sz w:val="22"/>
          <w:szCs w:val="22"/>
          <w:lang w:val="en-GB"/>
        </w:rPr>
      </w:pPr>
    </w:p>
    <w:p w14:paraId="616D13A4" w14:textId="1356798E" w:rsidR="0084472D" w:rsidRDefault="0084472D" w:rsidP="00FA1B12">
      <w:pPr>
        <w:pStyle w:val="Default"/>
        <w:ind w:left="540"/>
        <w:jc w:val="both"/>
        <w:rPr>
          <w:rFonts w:ascii="Times New Roman" w:hAnsi="Times New Roman" w:cs="Times New Roman"/>
          <w:sz w:val="22"/>
          <w:szCs w:val="22"/>
          <w:lang w:val="en-GB"/>
        </w:rPr>
      </w:pPr>
      <w:r w:rsidRPr="00FA1B12">
        <w:rPr>
          <w:rFonts w:ascii="Times New Roman" w:hAnsi="Times New Roman" w:cs="Times New Roman"/>
          <w:sz w:val="22"/>
          <w:szCs w:val="22"/>
          <w:lang w:val="en-GB"/>
        </w:rPr>
        <w:t xml:space="preserve">The Group established a hedge ratio by aligning the par amount of </w:t>
      </w:r>
      <w:r w:rsidRPr="00FA1B12">
        <w:rPr>
          <w:rFonts w:ascii="Times New Roman" w:hAnsi="Times New Roman" w:cs="Angsana New"/>
          <w:sz w:val="22"/>
          <w:szCs w:val="28"/>
        </w:rPr>
        <w:t>the</w:t>
      </w:r>
      <w:r w:rsidRPr="00FA1B12">
        <w:rPr>
          <w:rFonts w:ascii="Times New Roman" w:hAnsi="Times New Roman" w:cs="Times New Roman"/>
          <w:sz w:val="22"/>
          <w:szCs w:val="22"/>
          <w:lang w:val="en-GB"/>
        </w:rPr>
        <w:t xml:space="preserve"> hedged item and the hedging instrument. The Group applies a hedge ratio of 1:1.</w:t>
      </w:r>
    </w:p>
    <w:p w14:paraId="64C276FA" w14:textId="77777777" w:rsidR="00B37120" w:rsidRPr="00FA1B12" w:rsidRDefault="00B37120" w:rsidP="00FA1B12">
      <w:pPr>
        <w:pStyle w:val="Default"/>
        <w:ind w:left="540"/>
        <w:jc w:val="both"/>
        <w:rPr>
          <w:rFonts w:ascii="Times New Roman" w:hAnsi="Times New Roman" w:cs="Times New Roman"/>
          <w:sz w:val="22"/>
          <w:szCs w:val="22"/>
          <w:lang w:val="en-GB"/>
        </w:rPr>
      </w:pPr>
    </w:p>
    <w:p w14:paraId="081C8A69" w14:textId="23F09CD0" w:rsidR="00C12B10" w:rsidRDefault="0084472D" w:rsidP="009E0BC7">
      <w:pPr>
        <w:pStyle w:val="Default"/>
        <w:ind w:left="540"/>
        <w:jc w:val="both"/>
        <w:rPr>
          <w:rFonts w:ascii="Times New Roman" w:hAnsi="Times New Roman" w:cs="Times New Roman"/>
          <w:sz w:val="22"/>
          <w:szCs w:val="22"/>
          <w:lang w:val="en-GB"/>
        </w:rPr>
      </w:pPr>
      <w:r w:rsidRPr="00FA1B12">
        <w:rPr>
          <w:rFonts w:ascii="Times New Roman" w:hAnsi="Times New Roman" w:cs="Times New Roman"/>
          <w:sz w:val="22"/>
          <w:szCs w:val="22"/>
          <w:lang w:val="en-GB"/>
        </w:rPr>
        <w:t xml:space="preserve">As at </w:t>
      </w:r>
      <w:r w:rsidR="00B37120">
        <w:rPr>
          <w:rFonts w:ascii="Times New Roman" w:hAnsi="Times New Roman" w:cs="Times New Roman"/>
          <w:sz w:val="22"/>
          <w:szCs w:val="22"/>
          <w:lang w:val="en-GB"/>
        </w:rPr>
        <w:t xml:space="preserve">30 June 2025 and </w:t>
      </w:r>
      <w:r w:rsidR="000C0C73" w:rsidRPr="00FA1B12">
        <w:rPr>
          <w:rFonts w:ascii="Times New Roman" w:hAnsi="Times New Roman" w:cs="Times New Roman"/>
          <w:sz w:val="22"/>
          <w:szCs w:val="22"/>
          <w:lang w:val="en-GB"/>
        </w:rPr>
        <w:t>31 December</w:t>
      </w:r>
      <w:r w:rsidRPr="00FA1B12">
        <w:rPr>
          <w:rFonts w:ascii="Times New Roman" w:hAnsi="Times New Roman" w:cs="Times New Roman"/>
          <w:sz w:val="22"/>
          <w:szCs w:val="22"/>
          <w:lang w:val="en-GB"/>
        </w:rPr>
        <w:t xml:space="preserve"> 202</w:t>
      </w:r>
      <w:r w:rsidR="00847EB0" w:rsidRPr="00FA1B12">
        <w:rPr>
          <w:rFonts w:ascii="Times New Roman" w:hAnsi="Times New Roman" w:cs="Times New Roman"/>
          <w:sz w:val="22"/>
          <w:szCs w:val="22"/>
          <w:lang w:val="en-GB"/>
        </w:rPr>
        <w:t>4</w:t>
      </w:r>
      <w:r w:rsidR="00B37120">
        <w:rPr>
          <w:rFonts w:ascii="Times New Roman" w:hAnsi="Times New Roman" w:cs="Times New Roman"/>
          <w:sz w:val="22"/>
          <w:szCs w:val="22"/>
          <w:lang w:val="en-GB"/>
        </w:rPr>
        <w:t xml:space="preserve">, </w:t>
      </w:r>
      <w:r w:rsidRPr="00FA1B12">
        <w:rPr>
          <w:rFonts w:ascii="Times New Roman" w:hAnsi="Times New Roman" w:cs="Times New Roman"/>
          <w:sz w:val="22"/>
          <w:szCs w:val="22"/>
          <w:lang w:val="en-GB"/>
        </w:rPr>
        <w:t>there was no sources of ineffectiveness in these hedging</w:t>
      </w:r>
      <w:r w:rsidR="00FA1B12">
        <w:rPr>
          <w:rFonts w:ascii="Times New Roman" w:hAnsi="Times New Roman" w:cs="Times New Roman"/>
          <w:sz w:val="22"/>
          <w:szCs w:val="22"/>
          <w:lang w:val="en-GB"/>
        </w:rPr>
        <w:t xml:space="preserve"> </w:t>
      </w:r>
      <w:r w:rsidRPr="00FA1B12">
        <w:rPr>
          <w:rFonts w:ascii="Times New Roman" w:hAnsi="Times New Roman" w:cs="Times New Roman"/>
          <w:sz w:val="22"/>
          <w:szCs w:val="22"/>
          <w:lang w:val="en-GB"/>
        </w:rPr>
        <w:t>relationships.</w:t>
      </w:r>
    </w:p>
    <w:p w14:paraId="3FACC816" w14:textId="77777777" w:rsidR="00B37120" w:rsidRPr="0093239C" w:rsidRDefault="00B37120" w:rsidP="009E0BC7">
      <w:pPr>
        <w:pStyle w:val="Default"/>
        <w:ind w:left="540"/>
        <w:jc w:val="both"/>
        <w:rPr>
          <w:i/>
        </w:rPr>
      </w:pPr>
    </w:p>
    <w:p w14:paraId="37D57100" w14:textId="08515389" w:rsidR="0061423C" w:rsidRPr="0012708E" w:rsidRDefault="284EA72C" w:rsidP="0C1F1E22">
      <w:pPr>
        <w:pStyle w:val="Heading1"/>
        <w:numPr>
          <w:ilvl w:val="0"/>
          <w:numId w:val="0"/>
        </w:numPr>
        <w:spacing w:before="0" w:after="0" w:line="240" w:lineRule="atLeast"/>
        <w:rPr>
          <w:rFonts w:cs="Times New Roman"/>
          <w:i w:val="0"/>
          <w:cs/>
          <w:lang w:bidi="th-TH"/>
        </w:rPr>
      </w:pPr>
      <w:r w:rsidRPr="0012708E">
        <w:rPr>
          <w:rFonts w:cs="Times New Roman"/>
          <w:i w:val="0"/>
        </w:rPr>
        <w:t>1</w:t>
      </w:r>
      <w:r w:rsidR="008F13F2">
        <w:rPr>
          <w:rFonts w:cs="Times New Roman"/>
          <w:i w:val="0"/>
        </w:rPr>
        <w:t>0</w:t>
      </w:r>
      <w:r w:rsidR="0061423C" w:rsidRPr="0012708E">
        <w:rPr>
          <w:rFonts w:cs="Times New Roman"/>
        </w:rPr>
        <w:tab/>
      </w:r>
      <w:r w:rsidRPr="0012708E">
        <w:rPr>
          <w:rFonts w:cs="Times New Roman"/>
          <w:i w:val="0"/>
        </w:rPr>
        <w:t>Investments, net</w:t>
      </w:r>
    </w:p>
    <w:p w14:paraId="32E738CA" w14:textId="77777777" w:rsidR="0079058F" w:rsidRPr="001F7C8A" w:rsidRDefault="0079058F" w:rsidP="00F3534A">
      <w:pPr>
        <w:pStyle w:val="index"/>
        <w:spacing w:after="0"/>
        <w:rPr>
          <w:rFonts w:cs="Times New Roman"/>
        </w:rPr>
      </w:pPr>
    </w:p>
    <w:tbl>
      <w:tblPr>
        <w:tblW w:w="9180" w:type="dxa"/>
        <w:tblInd w:w="450" w:type="dxa"/>
        <w:tblLayout w:type="fixed"/>
        <w:tblLook w:val="01E0" w:firstRow="1" w:lastRow="1" w:firstColumn="1" w:lastColumn="1" w:noHBand="0" w:noVBand="0"/>
      </w:tblPr>
      <w:tblGrid>
        <w:gridCol w:w="6030"/>
        <w:gridCol w:w="1440"/>
        <w:gridCol w:w="270"/>
        <w:gridCol w:w="1440"/>
      </w:tblGrid>
      <w:tr w:rsidR="0079058F" w:rsidRPr="00A10A2C" w14:paraId="20835524" w14:textId="77777777" w:rsidTr="00AE08AF">
        <w:trPr>
          <w:tblHeader/>
        </w:trPr>
        <w:tc>
          <w:tcPr>
            <w:tcW w:w="6030" w:type="dxa"/>
          </w:tcPr>
          <w:p w14:paraId="6B7A5C3F" w14:textId="77777777" w:rsidR="0079058F" w:rsidRPr="008D2489" w:rsidRDefault="0079058F" w:rsidP="002247BB">
            <w:pPr>
              <w:spacing w:line="240" w:lineRule="atLeast"/>
              <w:rPr>
                <w:rFonts w:cstheme="minorBidi"/>
                <w:szCs w:val="22"/>
                <w:cs/>
                <w:lang w:bidi="th-TH"/>
              </w:rPr>
            </w:pPr>
          </w:p>
        </w:tc>
        <w:tc>
          <w:tcPr>
            <w:tcW w:w="3150" w:type="dxa"/>
            <w:gridSpan w:val="3"/>
          </w:tcPr>
          <w:p w14:paraId="5031C5EF" w14:textId="77777777" w:rsidR="0079058F" w:rsidRPr="008D2489" w:rsidRDefault="0079058F" w:rsidP="002247BB">
            <w:pPr>
              <w:pStyle w:val="acctmergecolhdg"/>
              <w:spacing w:line="240" w:lineRule="atLeast"/>
              <w:ind w:left="-115"/>
              <w:rPr>
                <w:rFonts w:cs="Times New Roman"/>
                <w:szCs w:val="22"/>
              </w:rPr>
            </w:pPr>
            <w:r w:rsidRPr="008D2489">
              <w:rPr>
                <w:rFonts w:cs="Times New Roman"/>
                <w:szCs w:val="22"/>
              </w:rPr>
              <w:t>Consolidated and the Bank</w:t>
            </w:r>
          </w:p>
        </w:tc>
      </w:tr>
      <w:tr w:rsidR="00B37120" w:rsidRPr="00A10A2C" w14:paraId="5543F0EC" w14:textId="77777777" w:rsidTr="003023D6">
        <w:trPr>
          <w:tblHeader/>
        </w:trPr>
        <w:tc>
          <w:tcPr>
            <w:tcW w:w="6030" w:type="dxa"/>
          </w:tcPr>
          <w:p w14:paraId="099C2C43" w14:textId="77777777" w:rsidR="00B37120" w:rsidRPr="008D2489" w:rsidRDefault="00B37120" w:rsidP="00313E87">
            <w:pPr>
              <w:spacing w:line="240" w:lineRule="atLeast"/>
              <w:rPr>
                <w:rFonts w:cs="Times New Roman"/>
                <w:szCs w:val="22"/>
                <w:cs/>
                <w:lang w:bidi="th-TH"/>
              </w:rPr>
            </w:pPr>
          </w:p>
        </w:tc>
        <w:tc>
          <w:tcPr>
            <w:tcW w:w="1440" w:type="dxa"/>
            <w:vAlign w:val="bottom"/>
          </w:tcPr>
          <w:p w14:paraId="475ABE50" w14:textId="19789144" w:rsidR="00B37120" w:rsidRPr="008D2489" w:rsidRDefault="00B37120" w:rsidP="00313E87">
            <w:pPr>
              <w:pStyle w:val="acctmergecolhdg"/>
              <w:spacing w:line="240" w:lineRule="atLeast"/>
              <w:ind w:left="-115"/>
              <w:rPr>
                <w:rFonts w:cs="Times New Roman"/>
                <w:b w:val="0"/>
                <w:bCs/>
                <w:szCs w:val="22"/>
              </w:rPr>
            </w:pPr>
            <w:r>
              <w:rPr>
                <w:rFonts w:cs="Times New Roman"/>
                <w:b w:val="0"/>
                <w:bCs/>
                <w:szCs w:val="22"/>
              </w:rPr>
              <w:t xml:space="preserve">30 June </w:t>
            </w:r>
          </w:p>
        </w:tc>
        <w:tc>
          <w:tcPr>
            <w:tcW w:w="270" w:type="dxa"/>
            <w:vAlign w:val="bottom"/>
          </w:tcPr>
          <w:p w14:paraId="7F43D0D6" w14:textId="77777777" w:rsidR="00B37120" w:rsidRPr="008D2489" w:rsidRDefault="00B37120" w:rsidP="00313E87">
            <w:pPr>
              <w:pStyle w:val="acctmergecolhdg"/>
              <w:spacing w:line="240" w:lineRule="atLeast"/>
              <w:ind w:left="-115"/>
              <w:rPr>
                <w:rFonts w:cs="Times New Roman"/>
                <w:b w:val="0"/>
                <w:bCs/>
                <w:spacing w:val="-4"/>
                <w:szCs w:val="22"/>
              </w:rPr>
            </w:pPr>
          </w:p>
        </w:tc>
        <w:tc>
          <w:tcPr>
            <w:tcW w:w="1440" w:type="dxa"/>
            <w:vAlign w:val="bottom"/>
          </w:tcPr>
          <w:p w14:paraId="67AF9069" w14:textId="0A974525" w:rsidR="00B37120" w:rsidRPr="008D2489" w:rsidRDefault="00B37120" w:rsidP="00313E87">
            <w:pPr>
              <w:pStyle w:val="acctmergecolhdg"/>
              <w:spacing w:line="240" w:lineRule="atLeast"/>
              <w:ind w:left="-115"/>
              <w:rPr>
                <w:rFonts w:cs="Times New Roman"/>
                <w:b w:val="0"/>
                <w:bCs/>
                <w:spacing w:val="-4"/>
                <w:szCs w:val="22"/>
              </w:rPr>
            </w:pPr>
            <w:r>
              <w:rPr>
                <w:rFonts w:cs="Times New Roman"/>
                <w:b w:val="0"/>
                <w:bCs/>
                <w:spacing w:val="-4"/>
                <w:szCs w:val="22"/>
              </w:rPr>
              <w:t>31 December</w:t>
            </w:r>
          </w:p>
        </w:tc>
      </w:tr>
      <w:tr w:rsidR="00313E87" w:rsidRPr="00A10A2C" w14:paraId="3607E594" w14:textId="77777777" w:rsidTr="003023D6">
        <w:trPr>
          <w:tblHeader/>
        </w:trPr>
        <w:tc>
          <w:tcPr>
            <w:tcW w:w="6030" w:type="dxa"/>
          </w:tcPr>
          <w:p w14:paraId="69660E75" w14:textId="77777777" w:rsidR="00313E87" w:rsidRPr="008D2489" w:rsidRDefault="00313E87" w:rsidP="00313E87">
            <w:pPr>
              <w:spacing w:line="240" w:lineRule="atLeast"/>
              <w:rPr>
                <w:rFonts w:cs="Times New Roman"/>
                <w:szCs w:val="22"/>
                <w:cs/>
                <w:lang w:bidi="th-TH"/>
              </w:rPr>
            </w:pPr>
          </w:p>
        </w:tc>
        <w:tc>
          <w:tcPr>
            <w:tcW w:w="1440" w:type="dxa"/>
            <w:vAlign w:val="bottom"/>
          </w:tcPr>
          <w:p w14:paraId="0B458A2E" w14:textId="501B8FC5" w:rsidR="00313E87" w:rsidRPr="008D2489" w:rsidRDefault="0009749A" w:rsidP="00313E87">
            <w:pPr>
              <w:pStyle w:val="acctmergecolhdg"/>
              <w:spacing w:line="240" w:lineRule="atLeast"/>
              <w:ind w:left="-115"/>
              <w:rPr>
                <w:rFonts w:cs="Times New Roman"/>
                <w:b w:val="0"/>
                <w:bCs/>
                <w:szCs w:val="22"/>
              </w:rPr>
            </w:pPr>
            <w:r w:rsidRPr="008D2489">
              <w:rPr>
                <w:rFonts w:cs="Times New Roman"/>
                <w:b w:val="0"/>
                <w:bCs/>
                <w:szCs w:val="22"/>
              </w:rPr>
              <w:t>202</w:t>
            </w:r>
            <w:r w:rsidR="00B37120">
              <w:rPr>
                <w:rFonts w:cs="Times New Roman"/>
                <w:b w:val="0"/>
                <w:bCs/>
                <w:szCs w:val="22"/>
              </w:rPr>
              <w:t>5</w:t>
            </w:r>
          </w:p>
        </w:tc>
        <w:tc>
          <w:tcPr>
            <w:tcW w:w="270" w:type="dxa"/>
            <w:vAlign w:val="bottom"/>
          </w:tcPr>
          <w:p w14:paraId="05D2BADD" w14:textId="77777777" w:rsidR="00313E87" w:rsidRPr="008D2489" w:rsidRDefault="00313E87" w:rsidP="00313E87">
            <w:pPr>
              <w:pStyle w:val="acctmergecolhdg"/>
              <w:spacing w:line="240" w:lineRule="atLeast"/>
              <w:ind w:left="-115"/>
              <w:rPr>
                <w:rFonts w:cs="Times New Roman"/>
                <w:b w:val="0"/>
                <w:bCs/>
                <w:spacing w:val="-4"/>
                <w:szCs w:val="22"/>
              </w:rPr>
            </w:pPr>
          </w:p>
        </w:tc>
        <w:tc>
          <w:tcPr>
            <w:tcW w:w="1440" w:type="dxa"/>
            <w:vAlign w:val="bottom"/>
          </w:tcPr>
          <w:p w14:paraId="005773F3" w14:textId="3386494F" w:rsidR="00313E87" w:rsidRPr="008D2489" w:rsidRDefault="0009749A" w:rsidP="00313E87">
            <w:pPr>
              <w:pStyle w:val="acctmergecolhdg"/>
              <w:spacing w:line="240" w:lineRule="atLeast"/>
              <w:ind w:left="-115"/>
              <w:rPr>
                <w:rFonts w:cs="Times New Roman"/>
                <w:b w:val="0"/>
                <w:bCs/>
                <w:spacing w:val="-4"/>
                <w:szCs w:val="22"/>
              </w:rPr>
            </w:pPr>
            <w:r w:rsidRPr="008D2489">
              <w:rPr>
                <w:rFonts w:cs="Times New Roman"/>
                <w:b w:val="0"/>
                <w:bCs/>
                <w:spacing w:val="-4"/>
                <w:szCs w:val="22"/>
              </w:rPr>
              <w:t>202</w:t>
            </w:r>
            <w:r w:rsidR="00B37120">
              <w:rPr>
                <w:rFonts w:cs="Times New Roman"/>
                <w:b w:val="0"/>
                <w:bCs/>
                <w:spacing w:val="-4"/>
                <w:szCs w:val="22"/>
              </w:rPr>
              <w:t>4</w:t>
            </w:r>
          </w:p>
        </w:tc>
      </w:tr>
      <w:tr w:rsidR="00313E87" w:rsidRPr="00A10A2C" w14:paraId="4C8DD4C5" w14:textId="77777777" w:rsidTr="00AE08AF">
        <w:trPr>
          <w:tblHeader/>
        </w:trPr>
        <w:tc>
          <w:tcPr>
            <w:tcW w:w="6030" w:type="dxa"/>
          </w:tcPr>
          <w:p w14:paraId="67FF305D" w14:textId="77777777" w:rsidR="00313E87" w:rsidRPr="008D2489" w:rsidRDefault="00313E87" w:rsidP="00313E87">
            <w:pPr>
              <w:pStyle w:val="acctfourfigures"/>
              <w:tabs>
                <w:tab w:val="clear" w:pos="765"/>
              </w:tabs>
              <w:spacing w:line="240" w:lineRule="atLeast"/>
              <w:ind w:left="-14" w:right="72"/>
              <w:rPr>
                <w:rFonts w:cs="Times New Roman"/>
                <w:b/>
                <w:bCs/>
                <w:i/>
                <w:iCs/>
                <w:color w:val="000000"/>
                <w:szCs w:val="22"/>
              </w:rPr>
            </w:pPr>
          </w:p>
        </w:tc>
        <w:tc>
          <w:tcPr>
            <w:tcW w:w="3150" w:type="dxa"/>
            <w:gridSpan w:val="3"/>
          </w:tcPr>
          <w:p w14:paraId="43EF4098" w14:textId="77777777" w:rsidR="00313E87" w:rsidRPr="008D2489" w:rsidRDefault="00313E87" w:rsidP="00313E87">
            <w:pPr>
              <w:pStyle w:val="acctfourfigures"/>
              <w:tabs>
                <w:tab w:val="clear" w:pos="765"/>
              </w:tabs>
              <w:spacing w:line="240" w:lineRule="atLeast"/>
              <w:ind w:left="-110"/>
              <w:jc w:val="center"/>
              <w:rPr>
                <w:rFonts w:cs="Times New Roman"/>
                <w:i/>
                <w:iCs/>
                <w:szCs w:val="22"/>
              </w:rPr>
            </w:pPr>
            <w:r w:rsidRPr="008D2489">
              <w:rPr>
                <w:rFonts w:cs="Times New Roman"/>
                <w:i/>
                <w:iCs/>
                <w:szCs w:val="22"/>
              </w:rPr>
              <w:t>(in thousand Baht)</w:t>
            </w:r>
          </w:p>
        </w:tc>
      </w:tr>
      <w:tr w:rsidR="00313E87" w:rsidRPr="00A10A2C" w14:paraId="41F1E120" w14:textId="77777777" w:rsidTr="00CD75C5">
        <w:tc>
          <w:tcPr>
            <w:tcW w:w="6030" w:type="dxa"/>
          </w:tcPr>
          <w:p w14:paraId="78286354" w14:textId="77777777" w:rsidR="00313E87" w:rsidRPr="008D2489" w:rsidRDefault="00313E87" w:rsidP="00313E87">
            <w:pPr>
              <w:pStyle w:val="acctfourfigures"/>
              <w:tabs>
                <w:tab w:val="clear" w:pos="765"/>
              </w:tabs>
              <w:spacing w:line="240" w:lineRule="atLeast"/>
              <w:ind w:right="72"/>
              <w:rPr>
                <w:rFonts w:cs="Times New Roman"/>
                <w:b/>
                <w:bCs/>
                <w:i/>
                <w:iCs/>
                <w:szCs w:val="22"/>
              </w:rPr>
            </w:pPr>
            <w:r w:rsidRPr="008D2489">
              <w:rPr>
                <w:rFonts w:cs="Times New Roman"/>
                <w:b/>
                <w:bCs/>
                <w:i/>
                <w:iCs/>
                <w:szCs w:val="22"/>
              </w:rPr>
              <w:t xml:space="preserve">Investments in debt instruments measured at FVOCI </w:t>
            </w:r>
          </w:p>
        </w:tc>
        <w:tc>
          <w:tcPr>
            <w:tcW w:w="1440" w:type="dxa"/>
          </w:tcPr>
          <w:p w14:paraId="40777E95" w14:textId="77777777" w:rsidR="00313E87" w:rsidRPr="008D2489" w:rsidRDefault="00313E87" w:rsidP="00313E87">
            <w:pPr>
              <w:pStyle w:val="acctfourfigures"/>
              <w:tabs>
                <w:tab w:val="clear" w:pos="765"/>
                <w:tab w:val="decimal" w:pos="1150"/>
              </w:tabs>
              <w:spacing w:line="240" w:lineRule="atLeast"/>
              <w:ind w:right="-108"/>
              <w:rPr>
                <w:rFonts w:cs="Times New Roman"/>
                <w:b/>
                <w:bCs/>
                <w:szCs w:val="22"/>
              </w:rPr>
            </w:pPr>
          </w:p>
        </w:tc>
        <w:tc>
          <w:tcPr>
            <w:tcW w:w="270" w:type="dxa"/>
          </w:tcPr>
          <w:p w14:paraId="433FF7B7" w14:textId="77777777" w:rsidR="00313E87" w:rsidRPr="008D2489" w:rsidRDefault="00313E87" w:rsidP="00313E87">
            <w:pPr>
              <w:pStyle w:val="acctfourfigures"/>
              <w:tabs>
                <w:tab w:val="clear" w:pos="765"/>
                <w:tab w:val="decimal" w:pos="1150"/>
              </w:tabs>
              <w:spacing w:line="240" w:lineRule="atLeast"/>
              <w:ind w:right="-108"/>
              <w:rPr>
                <w:rFonts w:cs="Times New Roman"/>
                <w:b/>
                <w:bCs/>
                <w:szCs w:val="22"/>
              </w:rPr>
            </w:pPr>
          </w:p>
        </w:tc>
        <w:tc>
          <w:tcPr>
            <w:tcW w:w="1440" w:type="dxa"/>
          </w:tcPr>
          <w:p w14:paraId="080EFC4E" w14:textId="77777777" w:rsidR="00313E87" w:rsidRPr="008D2489" w:rsidRDefault="00313E87" w:rsidP="00313E87">
            <w:pPr>
              <w:pStyle w:val="acctfourfigures"/>
              <w:tabs>
                <w:tab w:val="clear" w:pos="765"/>
                <w:tab w:val="decimal" w:pos="1150"/>
              </w:tabs>
              <w:spacing w:line="240" w:lineRule="atLeast"/>
              <w:ind w:right="-108"/>
              <w:rPr>
                <w:rFonts w:cs="Times New Roman"/>
                <w:b/>
                <w:bCs/>
                <w:szCs w:val="22"/>
              </w:rPr>
            </w:pPr>
          </w:p>
        </w:tc>
      </w:tr>
      <w:tr w:rsidR="00B37120" w:rsidRPr="00A10A2C" w14:paraId="65CEE8CB" w14:textId="77777777" w:rsidTr="00CD75C5">
        <w:tc>
          <w:tcPr>
            <w:tcW w:w="6030" w:type="dxa"/>
          </w:tcPr>
          <w:p w14:paraId="77566994" w14:textId="77777777" w:rsidR="00B37120" w:rsidRPr="008D2489" w:rsidRDefault="00B37120" w:rsidP="00B37120">
            <w:pPr>
              <w:spacing w:line="240" w:lineRule="atLeast"/>
              <w:ind w:left="-14"/>
              <w:rPr>
                <w:rFonts w:cs="Times New Roman"/>
                <w:szCs w:val="22"/>
                <w:cs/>
                <w:lang w:bidi="th-TH"/>
              </w:rPr>
            </w:pPr>
            <w:r w:rsidRPr="008D2489">
              <w:rPr>
                <w:rFonts w:cs="Times New Roman"/>
                <w:szCs w:val="22"/>
                <w:lang w:bidi="th-TH"/>
              </w:rPr>
              <w:t>Government and state enterprise securities</w:t>
            </w:r>
          </w:p>
        </w:tc>
        <w:tc>
          <w:tcPr>
            <w:tcW w:w="1440" w:type="dxa"/>
            <w:vAlign w:val="bottom"/>
          </w:tcPr>
          <w:p w14:paraId="491D549E" w14:textId="0AD405BA" w:rsidR="00B37120" w:rsidRPr="00AA6956" w:rsidRDefault="00D71A37" w:rsidP="00B37120">
            <w:pPr>
              <w:pStyle w:val="acctfourfigures"/>
              <w:tabs>
                <w:tab w:val="clear" w:pos="765"/>
                <w:tab w:val="decimal" w:pos="1150"/>
              </w:tabs>
              <w:spacing w:line="240" w:lineRule="atLeast"/>
              <w:ind w:right="-60"/>
              <w:rPr>
                <w:rFonts w:cs="Times New Roman"/>
                <w:szCs w:val="22"/>
                <w:lang w:bidi="th-TH"/>
              </w:rPr>
            </w:pPr>
            <w:r>
              <w:rPr>
                <w:rFonts w:cs="Times New Roman"/>
                <w:szCs w:val="22"/>
                <w:lang w:bidi="th-TH"/>
              </w:rPr>
              <w:t>2,</w:t>
            </w:r>
            <w:r w:rsidR="00E00F92">
              <w:rPr>
                <w:rFonts w:cs="Times New Roman"/>
                <w:szCs w:val="22"/>
                <w:lang w:bidi="th-TH"/>
              </w:rPr>
              <w:t>737,860</w:t>
            </w:r>
          </w:p>
        </w:tc>
        <w:tc>
          <w:tcPr>
            <w:tcW w:w="270" w:type="dxa"/>
          </w:tcPr>
          <w:p w14:paraId="05440300" w14:textId="77777777" w:rsidR="00B37120" w:rsidRPr="008D2489" w:rsidRDefault="00B37120" w:rsidP="00B37120">
            <w:pPr>
              <w:pStyle w:val="acctfourfigures"/>
              <w:tabs>
                <w:tab w:val="clear" w:pos="765"/>
                <w:tab w:val="decimal" w:pos="1150"/>
              </w:tabs>
              <w:spacing w:line="240" w:lineRule="atLeast"/>
              <w:ind w:right="-60"/>
              <w:rPr>
                <w:rFonts w:cs="Times New Roman"/>
                <w:szCs w:val="22"/>
                <w:lang w:bidi="th-TH"/>
              </w:rPr>
            </w:pPr>
          </w:p>
        </w:tc>
        <w:tc>
          <w:tcPr>
            <w:tcW w:w="1440" w:type="dxa"/>
            <w:vAlign w:val="bottom"/>
          </w:tcPr>
          <w:p w14:paraId="1D33C30F" w14:textId="6EAC436B" w:rsidR="00B37120" w:rsidRPr="008D2489" w:rsidRDefault="00B37120" w:rsidP="00B37120">
            <w:pPr>
              <w:pStyle w:val="acctfourfigures"/>
              <w:tabs>
                <w:tab w:val="clear" w:pos="765"/>
                <w:tab w:val="decimal" w:pos="1150"/>
              </w:tabs>
              <w:spacing w:line="240" w:lineRule="atLeast"/>
              <w:ind w:right="-60"/>
              <w:rPr>
                <w:rFonts w:cs="Times New Roman"/>
                <w:szCs w:val="22"/>
                <w:lang w:bidi="th-TH"/>
              </w:rPr>
            </w:pPr>
            <w:r w:rsidRPr="00334F28">
              <w:rPr>
                <w:rFonts w:cs="Times New Roman"/>
                <w:szCs w:val="22"/>
                <w:cs/>
                <w:lang w:val="en-US" w:bidi="th-TH"/>
              </w:rPr>
              <w:t>2</w:t>
            </w:r>
            <w:r w:rsidRPr="00334F28">
              <w:rPr>
                <w:rFonts w:cs="Times New Roman"/>
                <w:szCs w:val="22"/>
                <w:lang w:val="en-US" w:bidi="th-TH"/>
              </w:rPr>
              <w:t>,</w:t>
            </w:r>
            <w:r w:rsidRPr="00334F28">
              <w:rPr>
                <w:rFonts w:cs="Times New Roman"/>
                <w:szCs w:val="22"/>
                <w:cs/>
                <w:lang w:val="en-US" w:bidi="th-TH"/>
              </w:rPr>
              <w:t>134</w:t>
            </w:r>
            <w:r w:rsidRPr="00334F28">
              <w:rPr>
                <w:rFonts w:cs="Times New Roman"/>
                <w:szCs w:val="22"/>
                <w:lang w:val="en-US" w:bidi="th-TH"/>
              </w:rPr>
              <w:t>,</w:t>
            </w:r>
            <w:r w:rsidRPr="00334F28">
              <w:rPr>
                <w:rFonts w:cs="Times New Roman"/>
                <w:szCs w:val="22"/>
                <w:cs/>
                <w:lang w:val="en-US" w:bidi="th-TH"/>
              </w:rPr>
              <w:t>888</w:t>
            </w:r>
          </w:p>
        </w:tc>
      </w:tr>
      <w:tr w:rsidR="00B37120" w:rsidRPr="00A10A2C" w14:paraId="00C21D14" w14:textId="77777777" w:rsidTr="00CD75C5">
        <w:tc>
          <w:tcPr>
            <w:tcW w:w="6030" w:type="dxa"/>
            <w:vAlign w:val="bottom"/>
          </w:tcPr>
          <w:p w14:paraId="56892FFC" w14:textId="6012CA4A" w:rsidR="00B37120" w:rsidRPr="008D2489" w:rsidRDefault="00B37120" w:rsidP="00B37120">
            <w:pPr>
              <w:spacing w:line="240" w:lineRule="atLeast"/>
              <w:ind w:left="-14"/>
              <w:rPr>
                <w:rFonts w:cs="Times New Roman"/>
                <w:szCs w:val="22"/>
                <w:cs/>
                <w:lang w:bidi="th-TH"/>
              </w:rPr>
            </w:pPr>
            <w:r w:rsidRPr="008D2489">
              <w:rPr>
                <w:bCs/>
                <w:szCs w:val="22"/>
                <w:lang w:bidi="th-TH"/>
              </w:rPr>
              <w:t>Private debt securities</w:t>
            </w:r>
          </w:p>
        </w:tc>
        <w:tc>
          <w:tcPr>
            <w:tcW w:w="1440" w:type="dxa"/>
            <w:vAlign w:val="bottom"/>
          </w:tcPr>
          <w:p w14:paraId="6802BEFF" w14:textId="02EC71C3" w:rsidR="00B37120" w:rsidRPr="00334F28" w:rsidRDefault="00E00F92" w:rsidP="00B37120">
            <w:pPr>
              <w:pStyle w:val="acctfourfigures"/>
              <w:tabs>
                <w:tab w:val="clear" w:pos="765"/>
                <w:tab w:val="decimal" w:pos="1150"/>
              </w:tabs>
              <w:spacing w:line="240" w:lineRule="atLeast"/>
              <w:ind w:right="-60"/>
              <w:rPr>
                <w:rFonts w:cs="Times New Roman"/>
                <w:szCs w:val="22"/>
                <w:lang w:val="en-US" w:bidi="th-TH"/>
              </w:rPr>
            </w:pPr>
            <w:r>
              <w:rPr>
                <w:rFonts w:cs="Times New Roman"/>
                <w:szCs w:val="22"/>
                <w:lang w:val="en-US" w:bidi="th-TH"/>
              </w:rPr>
              <w:t>12,</w:t>
            </w:r>
            <w:r w:rsidR="00A969EF">
              <w:rPr>
                <w:rFonts w:cs="Times New Roman"/>
                <w:szCs w:val="22"/>
                <w:lang w:val="en-US" w:bidi="th-TH"/>
              </w:rPr>
              <w:t>137</w:t>
            </w:r>
          </w:p>
        </w:tc>
        <w:tc>
          <w:tcPr>
            <w:tcW w:w="270" w:type="dxa"/>
          </w:tcPr>
          <w:p w14:paraId="4C661E6B" w14:textId="77777777" w:rsidR="00B37120" w:rsidRPr="008D2489" w:rsidRDefault="00B37120" w:rsidP="00B37120">
            <w:pPr>
              <w:pStyle w:val="acctfourfigures"/>
              <w:tabs>
                <w:tab w:val="clear" w:pos="765"/>
                <w:tab w:val="decimal" w:pos="1150"/>
              </w:tabs>
              <w:spacing w:line="240" w:lineRule="atLeast"/>
              <w:ind w:right="-60"/>
              <w:rPr>
                <w:rFonts w:cs="Times New Roman"/>
                <w:szCs w:val="22"/>
                <w:lang w:bidi="th-TH"/>
              </w:rPr>
            </w:pPr>
          </w:p>
        </w:tc>
        <w:tc>
          <w:tcPr>
            <w:tcW w:w="1440" w:type="dxa"/>
            <w:tcBorders>
              <w:bottom w:val="single" w:sz="4" w:space="0" w:color="auto"/>
            </w:tcBorders>
            <w:vAlign w:val="bottom"/>
          </w:tcPr>
          <w:p w14:paraId="04A9CA4A" w14:textId="5198A272" w:rsidR="00B37120" w:rsidRPr="008D2489" w:rsidRDefault="00B37120" w:rsidP="00B37120">
            <w:pPr>
              <w:pStyle w:val="acctfourfigures"/>
              <w:tabs>
                <w:tab w:val="clear" w:pos="765"/>
                <w:tab w:val="decimal" w:pos="1150"/>
              </w:tabs>
              <w:spacing w:line="240" w:lineRule="atLeast"/>
              <w:ind w:right="-60"/>
              <w:rPr>
                <w:rFonts w:cs="Times New Roman"/>
                <w:szCs w:val="22"/>
                <w:lang w:val="en-US" w:bidi="th-TH"/>
              </w:rPr>
            </w:pPr>
            <w:r w:rsidRPr="00334F28">
              <w:rPr>
                <w:rFonts w:cs="Times New Roman"/>
                <w:szCs w:val="22"/>
                <w:cs/>
                <w:lang w:val="en-US" w:bidi="th-TH"/>
              </w:rPr>
              <w:t>12</w:t>
            </w:r>
            <w:r w:rsidRPr="00334F28">
              <w:rPr>
                <w:rFonts w:cs="Times New Roman"/>
                <w:szCs w:val="22"/>
                <w:lang w:val="en-US" w:bidi="th-TH"/>
              </w:rPr>
              <w:t>,</w:t>
            </w:r>
            <w:r w:rsidRPr="00334F28">
              <w:rPr>
                <w:rFonts w:cs="Times New Roman"/>
                <w:szCs w:val="22"/>
                <w:cs/>
                <w:lang w:val="en-US" w:bidi="th-TH"/>
              </w:rPr>
              <w:t>068</w:t>
            </w:r>
          </w:p>
        </w:tc>
      </w:tr>
      <w:tr w:rsidR="00B37120" w:rsidRPr="00A10A2C" w14:paraId="6AC09EDE" w14:textId="77777777" w:rsidTr="003023D6">
        <w:tc>
          <w:tcPr>
            <w:tcW w:w="6030" w:type="dxa"/>
          </w:tcPr>
          <w:p w14:paraId="4DC5A57D" w14:textId="77777777" w:rsidR="00B37120" w:rsidRPr="008D2489" w:rsidRDefault="00B37120" w:rsidP="00B37120">
            <w:pPr>
              <w:spacing w:line="240" w:lineRule="atLeast"/>
              <w:ind w:left="-14"/>
              <w:rPr>
                <w:rFonts w:cs="Times New Roman"/>
                <w:b/>
                <w:bCs/>
                <w:color w:val="000000"/>
                <w:szCs w:val="22"/>
              </w:rPr>
            </w:pPr>
            <w:r w:rsidRPr="008D2489">
              <w:rPr>
                <w:rFonts w:cs="Times New Roman"/>
                <w:b/>
                <w:bCs/>
                <w:color w:val="000000"/>
                <w:szCs w:val="22"/>
              </w:rPr>
              <w:t>Total</w:t>
            </w:r>
          </w:p>
        </w:tc>
        <w:tc>
          <w:tcPr>
            <w:tcW w:w="1440" w:type="dxa"/>
            <w:tcBorders>
              <w:top w:val="single" w:sz="4" w:space="0" w:color="auto"/>
            </w:tcBorders>
            <w:vAlign w:val="bottom"/>
          </w:tcPr>
          <w:p w14:paraId="326A7BE9" w14:textId="04A13A95" w:rsidR="00B37120" w:rsidRPr="00334F28" w:rsidRDefault="0058247B" w:rsidP="00B37120">
            <w:pPr>
              <w:pStyle w:val="acctfourfigures"/>
              <w:tabs>
                <w:tab w:val="clear" w:pos="765"/>
                <w:tab w:val="decimal" w:pos="1150"/>
              </w:tabs>
              <w:spacing w:line="240" w:lineRule="atLeast"/>
              <w:ind w:right="-60"/>
              <w:rPr>
                <w:rFonts w:cs="Times New Roman"/>
                <w:b/>
                <w:bCs/>
                <w:szCs w:val="22"/>
                <w:cs/>
                <w:lang w:val="en-US" w:bidi="th-TH"/>
              </w:rPr>
            </w:pPr>
            <w:r w:rsidRPr="0058247B">
              <w:rPr>
                <w:rFonts w:cs="Times New Roman"/>
                <w:b/>
                <w:bCs/>
                <w:szCs w:val="22"/>
                <w:lang w:val="en-US" w:bidi="th-TH"/>
              </w:rPr>
              <w:t>2,749,997</w:t>
            </w:r>
          </w:p>
        </w:tc>
        <w:tc>
          <w:tcPr>
            <w:tcW w:w="270" w:type="dxa"/>
          </w:tcPr>
          <w:p w14:paraId="3A2068C5" w14:textId="77777777" w:rsidR="00B37120" w:rsidRPr="008D2489" w:rsidRDefault="00B37120" w:rsidP="00B37120">
            <w:pPr>
              <w:pStyle w:val="acctfourfigures"/>
              <w:tabs>
                <w:tab w:val="clear" w:pos="765"/>
                <w:tab w:val="decimal" w:pos="1150"/>
              </w:tabs>
              <w:spacing w:line="240" w:lineRule="atLeast"/>
              <w:ind w:right="-60"/>
              <w:rPr>
                <w:rFonts w:cs="Times New Roman"/>
                <w:b/>
                <w:szCs w:val="22"/>
                <w:lang w:bidi="th-TH"/>
              </w:rPr>
            </w:pPr>
          </w:p>
        </w:tc>
        <w:tc>
          <w:tcPr>
            <w:tcW w:w="1440" w:type="dxa"/>
            <w:tcBorders>
              <w:top w:val="single" w:sz="4" w:space="0" w:color="auto"/>
              <w:bottom w:val="single" w:sz="4" w:space="0" w:color="auto"/>
            </w:tcBorders>
            <w:vAlign w:val="bottom"/>
          </w:tcPr>
          <w:p w14:paraId="08602037" w14:textId="0482B88F" w:rsidR="00B37120" w:rsidRPr="008D2489" w:rsidRDefault="00B37120" w:rsidP="00B37120">
            <w:pPr>
              <w:pStyle w:val="acctfourfigures"/>
              <w:tabs>
                <w:tab w:val="clear" w:pos="765"/>
                <w:tab w:val="decimal" w:pos="1150"/>
              </w:tabs>
              <w:spacing w:line="240" w:lineRule="atLeast"/>
              <w:ind w:right="-60"/>
              <w:rPr>
                <w:rFonts w:cs="Times New Roman"/>
                <w:b/>
                <w:szCs w:val="22"/>
                <w:lang w:bidi="th-TH"/>
              </w:rPr>
            </w:pPr>
            <w:r w:rsidRPr="00334F28">
              <w:rPr>
                <w:rFonts w:cs="Times New Roman"/>
                <w:b/>
                <w:bCs/>
                <w:szCs w:val="22"/>
                <w:cs/>
                <w:lang w:val="en-US" w:bidi="th-TH"/>
              </w:rPr>
              <w:t>2</w:t>
            </w:r>
            <w:r w:rsidRPr="00334F28">
              <w:rPr>
                <w:rFonts w:cs="Times New Roman"/>
                <w:b/>
                <w:bCs/>
                <w:szCs w:val="22"/>
                <w:lang w:val="en-US" w:bidi="th-TH"/>
              </w:rPr>
              <w:t>,</w:t>
            </w:r>
            <w:r w:rsidRPr="00334F28">
              <w:rPr>
                <w:rFonts w:cs="Times New Roman"/>
                <w:b/>
                <w:bCs/>
                <w:szCs w:val="22"/>
                <w:cs/>
                <w:lang w:val="en-US" w:bidi="th-TH"/>
              </w:rPr>
              <w:t>146</w:t>
            </w:r>
            <w:r w:rsidRPr="00334F28">
              <w:rPr>
                <w:rFonts w:cs="Times New Roman"/>
                <w:b/>
                <w:bCs/>
                <w:szCs w:val="22"/>
                <w:lang w:val="en-US" w:bidi="th-TH"/>
              </w:rPr>
              <w:t>,</w:t>
            </w:r>
            <w:r w:rsidRPr="00334F28">
              <w:rPr>
                <w:rFonts w:cs="Times New Roman"/>
                <w:b/>
                <w:bCs/>
                <w:szCs w:val="22"/>
                <w:cs/>
                <w:lang w:val="en-US" w:bidi="th-TH"/>
              </w:rPr>
              <w:t>956</w:t>
            </w:r>
          </w:p>
        </w:tc>
      </w:tr>
      <w:tr w:rsidR="00B37120" w:rsidRPr="00A10A2C" w14:paraId="4E7B5293" w14:textId="77777777" w:rsidTr="003023D6">
        <w:tc>
          <w:tcPr>
            <w:tcW w:w="6030" w:type="dxa"/>
          </w:tcPr>
          <w:p w14:paraId="7A9B9006" w14:textId="77777777" w:rsidR="00B37120" w:rsidRPr="008D2489" w:rsidRDefault="00B37120" w:rsidP="00B37120">
            <w:pPr>
              <w:spacing w:line="240" w:lineRule="atLeast"/>
              <w:ind w:left="-14"/>
              <w:rPr>
                <w:rFonts w:cs="Times New Roman"/>
                <w:b/>
                <w:bCs/>
                <w:color w:val="000000"/>
                <w:szCs w:val="22"/>
              </w:rPr>
            </w:pPr>
            <w:r w:rsidRPr="008D2489">
              <w:rPr>
                <w:rFonts w:cs="Times New Roman"/>
                <w:b/>
                <w:bCs/>
                <w:color w:val="000000"/>
                <w:szCs w:val="22"/>
              </w:rPr>
              <w:t>Allowance for expected credit loss</w:t>
            </w:r>
          </w:p>
        </w:tc>
        <w:tc>
          <w:tcPr>
            <w:tcW w:w="1440" w:type="dxa"/>
            <w:tcBorders>
              <w:top w:val="single" w:sz="4" w:space="0" w:color="auto"/>
            </w:tcBorders>
            <w:vAlign w:val="bottom"/>
          </w:tcPr>
          <w:p w14:paraId="3CF12D2B" w14:textId="3EC8DD2E" w:rsidR="00B37120" w:rsidRPr="00334F28" w:rsidRDefault="0058247B" w:rsidP="00B37120">
            <w:pPr>
              <w:pStyle w:val="acctfourfigures"/>
              <w:tabs>
                <w:tab w:val="clear" w:pos="765"/>
                <w:tab w:val="decimal" w:pos="1150"/>
              </w:tabs>
              <w:spacing w:line="240" w:lineRule="atLeast"/>
              <w:ind w:right="-60"/>
              <w:rPr>
                <w:b/>
                <w:szCs w:val="28"/>
                <w:lang w:val="en-US" w:bidi="th-TH"/>
              </w:rPr>
            </w:pPr>
            <w:r w:rsidRPr="0058247B">
              <w:rPr>
                <w:b/>
                <w:szCs w:val="28"/>
                <w:lang w:val="en-US" w:bidi="th-TH"/>
              </w:rPr>
              <w:t>(8,098)</w:t>
            </w:r>
          </w:p>
        </w:tc>
        <w:tc>
          <w:tcPr>
            <w:tcW w:w="270" w:type="dxa"/>
          </w:tcPr>
          <w:p w14:paraId="0B5E8F2F" w14:textId="77777777" w:rsidR="00B37120" w:rsidRPr="008D2489" w:rsidRDefault="00B37120" w:rsidP="00B37120">
            <w:pPr>
              <w:pStyle w:val="acctfourfigures"/>
              <w:tabs>
                <w:tab w:val="clear" w:pos="765"/>
                <w:tab w:val="decimal" w:pos="1150"/>
              </w:tabs>
              <w:spacing w:line="240" w:lineRule="atLeast"/>
              <w:ind w:right="-60"/>
              <w:rPr>
                <w:rFonts w:cs="Times New Roman"/>
                <w:b/>
                <w:szCs w:val="22"/>
                <w:lang w:bidi="th-TH"/>
              </w:rPr>
            </w:pPr>
          </w:p>
        </w:tc>
        <w:tc>
          <w:tcPr>
            <w:tcW w:w="1440" w:type="dxa"/>
            <w:tcBorders>
              <w:top w:val="single" w:sz="4" w:space="0" w:color="auto"/>
            </w:tcBorders>
            <w:vAlign w:val="bottom"/>
          </w:tcPr>
          <w:p w14:paraId="45A7B944" w14:textId="59349B2D" w:rsidR="00B37120" w:rsidRPr="008D2489" w:rsidRDefault="00B37120" w:rsidP="00B37120">
            <w:pPr>
              <w:pStyle w:val="acctfourfigures"/>
              <w:tabs>
                <w:tab w:val="clear" w:pos="765"/>
                <w:tab w:val="decimal" w:pos="1150"/>
              </w:tabs>
              <w:spacing w:line="240" w:lineRule="atLeast"/>
              <w:ind w:right="-60"/>
              <w:rPr>
                <w:rFonts w:cs="Times New Roman"/>
                <w:b/>
                <w:szCs w:val="22"/>
                <w:lang w:bidi="th-TH"/>
              </w:rPr>
            </w:pPr>
            <w:r>
              <w:rPr>
                <w:b/>
                <w:szCs w:val="28"/>
                <w:lang w:val="en-US" w:bidi="th-TH"/>
              </w:rPr>
              <w:t>(8,047)</w:t>
            </w:r>
          </w:p>
        </w:tc>
      </w:tr>
      <w:tr w:rsidR="00B37120" w:rsidRPr="00A10A2C" w14:paraId="475988AF" w14:textId="77777777" w:rsidTr="00AE08AF">
        <w:tc>
          <w:tcPr>
            <w:tcW w:w="6030" w:type="dxa"/>
          </w:tcPr>
          <w:p w14:paraId="6C1BA851" w14:textId="77777777" w:rsidR="00B37120" w:rsidRPr="008D2489" w:rsidRDefault="00B37120" w:rsidP="00B37120">
            <w:pPr>
              <w:spacing w:line="240" w:lineRule="atLeast"/>
              <w:ind w:left="-14"/>
              <w:rPr>
                <w:rFonts w:cs="Times New Roman"/>
                <w:color w:val="000000"/>
                <w:szCs w:val="22"/>
              </w:rPr>
            </w:pPr>
          </w:p>
        </w:tc>
        <w:tc>
          <w:tcPr>
            <w:tcW w:w="1440" w:type="dxa"/>
          </w:tcPr>
          <w:p w14:paraId="7C15203C" w14:textId="77777777" w:rsidR="00B37120" w:rsidRPr="008D2489" w:rsidRDefault="00B37120" w:rsidP="00B37120">
            <w:pPr>
              <w:pStyle w:val="acctfourfigures"/>
              <w:tabs>
                <w:tab w:val="clear" w:pos="765"/>
                <w:tab w:val="decimal" w:pos="1150"/>
              </w:tabs>
              <w:spacing w:line="240" w:lineRule="atLeast"/>
              <w:ind w:right="-108"/>
              <w:rPr>
                <w:rFonts w:cs="Times New Roman"/>
                <w:szCs w:val="22"/>
                <w:lang w:bidi="th-TH"/>
              </w:rPr>
            </w:pPr>
          </w:p>
        </w:tc>
        <w:tc>
          <w:tcPr>
            <w:tcW w:w="270" w:type="dxa"/>
          </w:tcPr>
          <w:p w14:paraId="5182A4E4" w14:textId="77777777" w:rsidR="00B37120" w:rsidRPr="008D2489" w:rsidRDefault="00B37120" w:rsidP="00B37120">
            <w:pPr>
              <w:pStyle w:val="acctfourfigures"/>
              <w:tabs>
                <w:tab w:val="clear" w:pos="765"/>
                <w:tab w:val="decimal" w:pos="1150"/>
              </w:tabs>
              <w:spacing w:line="240" w:lineRule="atLeast"/>
              <w:ind w:right="-108"/>
              <w:rPr>
                <w:rFonts w:cs="Times New Roman"/>
                <w:szCs w:val="22"/>
                <w:lang w:bidi="th-TH"/>
              </w:rPr>
            </w:pPr>
          </w:p>
        </w:tc>
        <w:tc>
          <w:tcPr>
            <w:tcW w:w="1440" w:type="dxa"/>
          </w:tcPr>
          <w:p w14:paraId="1BFCABDA" w14:textId="77777777" w:rsidR="00B37120" w:rsidRPr="00334F28" w:rsidRDefault="00B37120" w:rsidP="00B37120">
            <w:pPr>
              <w:pStyle w:val="acctfourfigures"/>
              <w:tabs>
                <w:tab w:val="clear" w:pos="765"/>
                <w:tab w:val="decimal" w:pos="1150"/>
              </w:tabs>
              <w:spacing w:line="240" w:lineRule="atLeast"/>
              <w:ind w:right="-108"/>
              <w:rPr>
                <w:rFonts w:cstheme="minorBidi"/>
                <w:szCs w:val="22"/>
                <w:cs/>
                <w:lang w:bidi="th-TH"/>
              </w:rPr>
            </w:pPr>
          </w:p>
        </w:tc>
      </w:tr>
      <w:tr w:rsidR="00B37120" w:rsidRPr="00A10A2C" w14:paraId="4DD0BC28" w14:textId="77777777" w:rsidTr="00AE08AF">
        <w:tc>
          <w:tcPr>
            <w:tcW w:w="6030" w:type="dxa"/>
          </w:tcPr>
          <w:p w14:paraId="5865B914" w14:textId="77777777" w:rsidR="00B37120" w:rsidRPr="008D2489" w:rsidRDefault="00B37120" w:rsidP="00B37120">
            <w:pPr>
              <w:spacing w:line="240" w:lineRule="atLeast"/>
              <w:ind w:left="-14"/>
              <w:rPr>
                <w:rFonts w:cs="Times New Roman"/>
                <w:b/>
                <w:bCs/>
                <w:i/>
                <w:iCs/>
                <w:color w:val="000000"/>
                <w:szCs w:val="22"/>
              </w:rPr>
            </w:pPr>
            <w:r w:rsidRPr="008D2489">
              <w:rPr>
                <w:rFonts w:cs="Times New Roman"/>
                <w:b/>
                <w:bCs/>
                <w:i/>
                <w:iCs/>
                <w:color w:val="000000"/>
                <w:szCs w:val="22"/>
              </w:rPr>
              <w:t>Investments in equity instruments designated at FVOCI</w:t>
            </w:r>
          </w:p>
        </w:tc>
        <w:tc>
          <w:tcPr>
            <w:tcW w:w="1440" w:type="dxa"/>
          </w:tcPr>
          <w:p w14:paraId="517A0EDA" w14:textId="77777777" w:rsidR="00B37120" w:rsidRPr="008D2489" w:rsidRDefault="00B37120" w:rsidP="00B37120">
            <w:pPr>
              <w:pStyle w:val="acctfourfigures"/>
              <w:tabs>
                <w:tab w:val="clear" w:pos="765"/>
                <w:tab w:val="decimal" w:pos="1150"/>
              </w:tabs>
              <w:spacing w:line="240" w:lineRule="atLeast"/>
              <w:ind w:right="-108"/>
              <w:rPr>
                <w:rFonts w:cs="Times New Roman"/>
                <w:szCs w:val="22"/>
                <w:lang w:bidi="th-TH"/>
              </w:rPr>
            </w:pPr>
          </w:p>
        </w:tc>
        <w:tc>
          <w:tcPr>
            <w:tcW w:w="270" w:type="dxa"/>
          </w:tcPr>
          <w:p w14:paraId="5298B230" w14:textId="77777777" w:rsidR="00B37120" w:rsidRPr="008D2489" w:rsidRDefault="00B37120" w:rsidP="00B37120">
            <w:pPr>
              <w:pStyle w:val="acctfourfigures"/>
              <w:tabs>
                <w:tab w:val="clear" w:pos="765"/>
                <w:tab w:val="decimal" w:pos="1150"/>
              </w:tabs>
              <w:spacing w:line="240" w:lineRule="atLeast"/>
              <w:ind w:right="-108"/>
              <w:rPr>
                <w:rFonts w:cs="Times New Roman"/>
                <w:szCs w:val="22"/>
                <w:lang w:bidi="th-TH"/>
              </w:rPr>
            </w:pPr>
          </w:p>
        </w:tc>
        <w:tc>
          <w:tcPr>
            <w:tcW w:w="1440" w:type="dxa"/>
          </w:tcPr>
          <w:p w14:paraId="46F8B1FB" w14:textId="77777777" w:rsidR="00B37120" w:rsidRPr="008D2489" w:rsidRDefault="00B37120" w:rsidP="00B37120">
            <w:pPr>
              <w:pStyle w:val="acctfourfigures"/>
              <w:tabs>
                <w:tab w:val="clear" w:pos="765"/>
                <w:tab w:val="decimal" w:pos="1150"/>
              </w:tabs>
              <w:spacing w:line="240" w:lineRule="atLeast"/>
              <w:ind w:right="-108"/>
              <w:rPr>
                <w:rFonts w:cs="Times New Roman"/>
                <w:szCs w:val="22"/>
                <w:lang w:bidi="th-TH"/>
              </w:rPr>
            </w:pPr>
          </w:p>
        </w:tc>
      </w:tr>
      <w:tr w:rsidR="00B37120" w:rsidRPr="00A10A2C" w14:paraId="47B86588" w14:textId="77777777" w:rsidTr="003023D6">
        <w:tc>
          <w:tcPr>
            <w:tcW w:w="6030" w:type="dxa"/>
          </w:tcPr>
          <w:p w14:paraId="5BCF196E" w14:textId="0FD29C15" w:rsidR="00B37120" w:rsidRPr="008D2489" w:rsidRDefault="00B37120" w:rsidP="00B37120">
            <w:pPr>
              <w:spacing w:line="240" w:lineRule="atLeast"/>
              <w:ind w:left="-14"/>
              <w:rPr>
                <w:rFonts w:cs="Times New Roman"/>
                <w:color w:val="000000"/>
                <w:szCs w:val="22"/>
              </w:rPr>
            </w:pPr>
            <w:r w:rsidRPr="008D2489">
              <w:rPr>
                <w:rFonts w:cs="Times New Roman"/>
                <w:color w:val="000000"/>
                <w:szCs w:val="22"/>
              </w:rPr>
              <w:t>Domestic non-marketable equity instruments</w:t>
            </w:r>
          </w:p>
        </w:tc>
        <w:tc>
          <w:tcPr>
            <w:tcW w:w="1440" w:type="dxa"/>
            <w:tcBorders>
              <w:bottom w:val="single" w:sz="4" w:space="0" w:color="auto"/>
            </w:tcBorders>
            <w:vAlign w:val="bottom"/>
          </w:tcPr>
          <w:p w14:paraId="330F7511" w14:textId="704A707D" w:rsidR="00B37120" w:rsidRPr="00AA6956" w:rsidRDefault="0058247B" w:rsidP="00B37120">
            <w:pPr>
              <w:pStyle w:val="acctfourfigures"/>
              <w:tabs>
                <w:tab w:val="clear" w:pos="765"/>
                <w:tab w:val="decimal" w:pos="1150"/>
              </w:tabs>
              <w:spacing w:line="240" w:lineRule="atLeast"/>
              <w:ind w:right="-60"/>
              <w:rPr>
                <w:rFonts w:cstheme="minorBidi"/>
                <w:szCs w:val="22"/>
                <w:lang w:bidi="th-TH"/>
              </w:rPr>
            </w:pPr>
            <w:r>
              <w:rPr>
                <w:rFonts w:cstheme="minorBidi"/>
                <w:szCs w:val="22"/>
                <w:lang w:bidi="th-TH"/>
              </w:rPr>
              <w:t>2,483</w:t>
            </w:r>
          </w:p>
        </w:tc>
        <w:tc>
          <w:tcPr>
            <w:tcW w:w="270" w:type="dxa"/>
          </w:tcPr>
          <w:p w14:paraId="730ADA6D" w14:textId="77777777" w:rsidR="00B37120" w:rsidRPr="008D2489" w:rsidRDefault="00B37120" w:rsidP="00B37120">
            <w:pPr>
              <w:pStyle w:val="acctfourfigures"/>
              <w:tabs>
                <w:tab w:val="clear" w:pos="765"/>
                <w:tab w:val="decimal" w:pos="1150"/>
              </w:tabs>
              <w:spacing w:line="240" w:lineRule="atLeast"/>
              <w:ind w:right="-60"/>
              <w:rPr>
                <w:rFonts w:cs="Times New Roman"/>
                <w:szCs w:val="22"/>
                <w:lang w:bidi="th-TH"/>
              </w:rPr>
            </w:pPr>
          </w:p>
        </w:tc>
        <w:tc>
          <w:tcPr>
            <w:tcW w:w="1440" w:type="dxa"/>
            <w:tcBorders>
              <w:bottom w:val="single" w:sz="4" w:space="0" w:color="auto"/>
            </w:tcBorders>
            <w:vAlign w:val="bottom"/>
          </w:tcPr>
          <w:p w14:paraId="026A6BDB" w14:textId="634D6244" w:rsidR="00B37120" w:rsidRPr="008D2489" w:rsidRDefault="00B37120" w:rsidP="00B37120">
            <w:pPr>
              <w:pStyle w:val="acctfourfigures"/>
              <w:tabs>
                <w:tab w:val="clear" w:pos="765"/>
                <w:tab w:val="decimal" w:pos="1150"/>
              </w:tabs>
              <w:spacing w:line="240" w:lineRule="atLeast"/>
              <w:ind w:right="-60"/>
              <w:rPr>
                <w:rFonts w:cs="Times New Roman"/>
                <w:szCs w:val="22"/>
                <w:lang w:bidi="th-TH"/>
              </w:rPr>
            </w:pPr>
            <w:r w:rsidRPr="00334F28">
              <w:rPr>
                <w:rFonts w:cs="Times New Roman"/>
                <w:szCs w:val="22"/>
                <w:lang w:bidi="th-TH"/>
              </w:rPr>
              <w:t>2,455</w:t>
            </w:r>
          </w:p>
        </w:tc>
      </w:tr>
      <w:tr w:rsidR="00B37120" w:rsidRPr="00A10A2C" w14:paraId="102695DE" w14:textId="77777777" w:rsidTr="003023D6">
        <w:tc>
          <w:tcPr>
            <w:tcW w:w="6030" w:type="dxa"/>
          </w:tcPr>
          <w:p w14:paraId="081BFC5C" w14:textId="77777777" w:rsidR="00B37120" w:rsidRPr="008D2489" w:rsidRDefault="00B37120" w:rsidP="00B37120">
            <w:pPr>
              <w:spacing w:line="240" w:lineRule="atLeast"/>
              <w:ind w:left="-14"/>
              <w:rPr>
                <w:rFonts w:cs="Times New Roman"/>
                <w:b/>
                <w:bCs/>
                <w:color w:val="000000"/>
                <w:szCs w:val="22"/>
              </w:rPr>
            </w:pPr>
            <w:r w:rsidRPr="008D2489">
              <w:rPr>
                <w:rFonts w:cs="Times New Roman"/>
                <w:b/>
                <w:bCs/>
                <w:color w:val="000000"/>
                <w:szCs w:val="22"/>
              </w:rPr>
              <w:t>Total</w:t>
            </w:r>
          </w:p>
        </w:tc>
        <w:tc>
          <w:tcPr>
            <w:tcW w:w="1440" w:type="dxa"/>
            <w:tcBorders>
              <w:top w:val="single" w:sz="4" w:space="0" w:color="auto"/>
            </w:tcBorders>
            <w:vAlign w:val="bottom"/>
          </w:tcPr>
          <w:p w14:paraId="34AD19C2" w14:textId="39A65F8B" w:rsidR="00B37120" w:rsidRPr="008D2489" w:rsidRDefault="0058247B" w:rsidP="00B37120">
            <w:pPr>
              <w:pStyle w:val="acctfourfigures"/>
              <w:tabs>
                <w:tab w:val="clear" w:pos="765"/>
                <w:tab w:val="decimal" w:pos="1150"/>
              </w:tabs>
              <w:spacing w:line="240" w:lineRule="atLeast"/>
              <w:ind w:right="-60"/>
              <w:rPr>
                <w:rFonts w:cs="Times New Roman"/>
                <w:b/>
                <w:szCs w:val="22"/>
                <w:lang w:bidi="th-TH"/>
              </w:rPr>
            </w:pPr>
            <w:r>
              <w:rPr>
                <w:rFonts w:cs="Times New Roman"/>
                <w:b/>
                <w:szCs w:val="22"/>
                <w:lang w:bidi="th-TH"/>
              </w:rPr>
              <w:t>2,483</w:t>
            </w:r>
          </w:p>
        </w:tc>
        <w:tc>
          <w:tcPr>
            <w:tcW w:w="270" w:type="dxa"/>
          </w:tcPr>
          <w:p w14:paraId="6FC1F420" w14:textId="77777777" w:rsidR="00B37120" w:rsidRPr="008D2489" w:rsidRDefault="00B37120" w:rsidP="00B37120">
            <w:pPr>
              <w:pStyle w:val="acctfourfigures"/>
              <w:tabs>
                <w:tab w:val="clear" w:pos="765"/>
                <w:tab w:val="decimal" w:pos="1150"/>
              </w:tabs>
              <w:spacing w:line="240" w:lineRule="atLeast"/>
              <w:ind w:right="-60"/>
              <w:rPr>
                <w:rFonts w:cs="Times New Roman"/>
                <w:b/>
                <w:szCs w:val="22"/>
                <w:lang w:bidi="th-TH"/>
              </w:rPr>
            </w:pPr>
          </w:p>
        </w:tc>
        <w:tc>
          <w:tcPr>
            <w:tcW w:w="1440" w:type="dxa"/>
            <w:tcBorders>
              <w:top w:val="single" w:sz="4" w:space="0" w:color="auto"/>
              <w:bottom w:val="single" w:sz="4" w:space="0" w:color="auto"/>
            </w:tcBorders>
            <w:vAlign w:val="bottom"/>
          </w:tcPr>
          <w:p w14:paraId="7EBF68DB" w14:textId="18627447" w:rsidR="00B37120" w:rsidRPr="008D2489" w:rsidRDefault="00B37120" w:rsidP="00B37120">
            <w:pPr>
              <w:pStyle w:val="acctfourfigures"/>
              <w:tabs>
                <w:tab w:val="clear" w:pos="765"/>
                <w:tab w:val="decimal" w:pos="1150"/>
              </w:tabs>
              <w:spacing w:line="240" w:lineRule="atLeast"/>
              <w:ind w:right="-60"/>
              <w:rPr>
                <w:rFonts w:cs="Times New Roman"/>
                <w:b/>
                <w:szCs w:val="22"/>
                <w:lang w:bidi="th-TH"/>
              </w:rPr>
            </w:pPr>
            <w:r w:rsidRPr="00334F28">
              <w:rPr>
                <w:rFonts w:cs="Times New Roman"/>
                <w:b/>
                <w:szCs w:val="22"/>
                <w:lang w:bidi="th-TH"/>
              </w:rPr>
              <w:t>2,455</w:t>
            </w:r>
          </w:p>
        </w:tc>
      </w:tr>
      <w:tr w:rsidR="00B37120" w:rsidRPr="00A10A2C" w14:paraId="0168C2C5" w14:textId="77777777" w:rsidTr="003023D6">
        <w:tc>
          <w:tcPr>
            <w:tcW w:w="6030" w:type="dxa"/>
          </w:tcPr>
          <w:p w14:paraId="33502650" w14:textId="77777777" w:rsidR="00B37120" w:rsidRPr="008D2489" w:rsidRDefault="00B37120" w:rsidP="00B37120">
            <w:pPr>
              <w:spacing w:line="240" w:lineRule="atLeast"/>
              <w:ind w:left="-14"/>
              <w:rPr>
                <w:rFonts w:cs="Times New Roman"/>
                <w:color w:val="000000"/>
                <w:szCs w:val="22"/>
              </w:rPr>
            </w:pPr>
          </w:p>
        </w:tc>
        <w:tc>
          <w:tcPr>
            <w:tcW w:w="1440" w:type="dxa"/>
            <w:tcBorders>
              <w:top w:val="single" w:sz="4" w:space="0" w:color="auto"/>
            </w:tcBorders>
            <w:vAlign w:val="bottom"/>
          </w:tcPr>
          <w:p w14:paraId="24DA9B8A" w14:textId="77777777" w:rsidR="00B37120" w:rsidRPr="008D2489" w:rsidRDefault="00B37120" w:rsidP="00B37120">
            <w:pPr>
              <w:pStyle w:val="acctfourfigures"/>
              <w:tabs>
                <w:tab w:val="clear" w:pos="765"/>
                <w:tab w:val="decimal" w:pos="1150"/>
              </w:tabs>
              <w:spacing w:line="240" w:lineRule="atLeast"/>
              <w:ind w:right="-60"/>
              <w:rPr>
                <w:rFonts w:cs="Times New Roman"/>
                <w:b/>
                <w:szCs w:val="22"/>
                <w:lang w:bidi="th-TH"/>
              </w:rPr>
            </w:pPr>
          </w:p>
        </w:tc>
        <w:tc>
          <w:tcPr>
            <w:tcW w:w="270" w:type="dxa"/>
          </w:tcPr>
          <w:p w14:paraId="718DB3C1" w14:textId="77777777" w:rsidR="00B37120" w:rsidRPr="008D2489" w:rsidRDefault="00B37120" w:rsidP="00B37120">
            <w:pPr>
              <w:pStyle w:val="acctfourfigures"/>
              <w:tabs>
                <w:tab w:val="clear" w:pos="765"/>
                <w:tab w:val="decimal" w:pos="1150"/>
              </w:tabs>
              <w:spacing w:line="240" w:lineRule="atLeast"/>
              <w:ind w:right="-60"/>
              <w:rPr>
                <w:rFonts w:cs="Times New Roman"/>
                <w:szCs w:val="22"/>
                <w:lang w:bidi="th-TH"/>
              </w:rPr>
            </w:pPr>
          </w:p>
        </w:tc>
        <w:tc>
          <w:tcPr>
            <w:tcW w:w="1440" w:type="dxa"/>
            <w:tcBorders>
              <w:top w:val="single" w:sz="4" w:space="0" w:color="auto"/>
            </w:tcBorders>
            <w:vAlign w:val="bottom"/>
          </w:tcPr>
          <w:p w14:paraId="6435DCE9" w14:textId="77777777" w:rsidR="00B37120" w:rsidRPr="008D2489" w:rsidRDefault="00B37120" w:rsidP="00B37120">
            <w:pPr>
              <w:pStyle w:val="acctfourfigures"/>
              <w:tabs>
                <w:tab w:val="clear" w:pos="765"/>
                <w:tab w:val="decimal" w:pos="1150"/>
              </w:tabs>
              <w:spacing w:line="240" w:lineRule="atLeast"/>
              <w:ind w:right="-60"/>
              <w:rPr>
                <w:rFonts w:cs="Times New Roman"/>
                <w:szCs w:val="22"/>
                <w:lang w:bidi="th-TH"/>
              </w:rPr>
            </w:pPr>
          </w:p>
        </w:tc>
      </w:tr>
      <w:tr w:rsidR="00B37120" w:rsidRPr="00A10A2C" w14:paraId="1DDC1B21" w14:textId="77777777" w:rsidTr="008D2489">
        <w:trPr>
          <w:trHeight w:val="200"/>
        </w:trPr>
        <w:tc>
          <w:tcPr>
            <w:tcW w:w="6030" w:type="dxa"/>
          </w:tcPr>
          <w:p w14:paraId="2B04B72A" w14:textId="77777777" w:rsidR="00B37120" w:rsidRPr="008D2489" w:rsidRDefault="00B37120" w:rsidP="00B37120">
            <w:pPr>
              <w:spacing w:line="240" w:lineRule="atLeast"/>
              <w:ind w:left="-14"/>
              <w:rPr>
                <w:rFonts w:cs="Times New Roman"/>
                <w:b/>
                <w:bCs/>
                <w:color w:val="000000"/>
                <w:szCs w:val="22"/>
              </w:rPr>
            </w:pPr>
            <w:r w:rsidRPr="008D2489">
              <w:rPr>
                <w:rFonts w:cs="Times New Roman"/>
                <w:b/>
                <w:bCs/>
                <w:color w:val="000000"/>
                <w:szCs w:val="22"/>
              </w:rPr>
              <w:t>Total investments, net</w:t>
            </w:r>
          </w:p>
        </w:tc>
        <w:tc>
          <w:tcPr>
            <w:tcW w:w="1440" w:type="dxa"/>
            <w:tcBorders>
              <w:bottom w:val="double" w:sz="4" w:space="0" w:color="auto"/>
            </w:tcBorders>
            <w:vAlign w:val="bottom"/>
          </w:tcPr>
          <w:p w14:paraId="6EF3978E" w14:textId="120927C3" w:rsidR="00B37120" w:rsidRPr="008D2489" w:rsidRDefault="0058247B" w:rsidP="00B37120">
            <w:pPr>
              <w:pStyle w:val="acctfourfigures"/>
              <w:tabs>
                <w:tab w:val="clear" w:pos="765"/>
                <w:tab w:val="decimal" w:pos="1150"/>
              </w:tabs>
              <w:spacing w:line="240" w:lineRule="atLeast"/>
              <w:ind w:right="-60"/>
              <w:rPr>
                <w:rFonts w:cs="Times New Roman"/>
                <w:b/>
                <w:szCs w:val="22"/>
                <w:lang w:bidi="th-TH"/>
              </w:rPr>
            </w:pPr>
            <w:r>
              <w:rPr>
                <w:rFonts w:cs="Times New Roman"/>
                <w:b/>
                <w:szCs w:val="22"/>
                <w:lang w:bidi="th-TH"/>
              </w:rPr>
              <w:t>2,752,480</w:t>
            </w:r>
          </w:p>
        </w:tc>
        <w:tc>
          <w:tcPr>
            <w:tcW w:w="270" w:type="dxa"/>
          </w:tcPr>
          <w:p w14:paraId="120A0B00" w14:textId="77777777" w:rsidR="00B37120" w:rsidRPr="008D2489" w:rsidRDefault="00B37120" w:rsidP="00B37120">
            <w:pPr>
              <w:pStyle w:val="acctfourfigures"/>
              <w:tabs>
                <w:tab w:val="clear" w:pos="765"/>
                <w:tab w:val="decimal" w:pos="1150"/>
              </w:tabs>
              <w:spacing w:line="240" w:lineRule="atLeast"/>
              <w:ind w:right="-60"/>
              <w:rPr>
                <w:rFonts w:cs="Times New Roman"/>
                <w:b/>
                <w:szCs w:val="22"/>
                <w:lang w:bidi="th-TH"/>
              </w:rPr>
            </w:pPr>
          </w:p>
        </w:tc>
        <w:tc>
          <w:tcPr>
            <w:tcW w:w="1440" w:type="dxa"/>
            <w:tcBorders>
              <w:bottom w:val="double" w:sz="4" w:space="0" w:color="auto"/>
            </w:tcBorders>
            <w:vAlign w:val="bottom"/>
          </w:tcPr>
          <w:p w14:paraId="2654CA28" w14:textId="4D60D5BA" w:rsidR="00B37120" w:rsidRPr="008D2489" w:rsidRDefault="00B37120" w:rsidP="00B37120">
            <w:pPr>
              <w:pStyle w:val="acctfourfigures"/>
              <w:tabs>
                <w:tab w:val="clear" w:pos="765"/>
                <w:tab w:val="decimal" w:pos="1150"/>
              </w:tabs>
              <w:spacing w:line="240" w:lineRule="atLeast"/>
              <w:ind w:right="-60"/>
              <w:rPr>
                <w:rFonts w:cs="Times New Roman"/>
                <w:b/>
                <w:szCs w:val="22"/>
                <w:lang w:bidi="th-TH"/>
              </w:rPr>
            </w:pPr>
            <w:r w:rsidRPr="00334F28">
              <w:rPr>
                <w:rFonts w:cs="Times New Roman"/>
                <w:b/>
                <w:szCs w:val="22"/>
                <w:lang w:bidi="th-TH"/>
              </w:rPr>
              <w:t>2,149,411</w:t>
            </w:r>
          </w:p>
        </w:tc>
      </w:tr>
    </w:tbl>
    <w:p w14:paraId="1009EFEA" w14:textId="77777777" w:rsidR="00247966" w:rsidRPr="0012708E" w:rsidRDefault="00247966" w:rsidP="0061423C">
      <w:pPr>
        <w:pStyle w:val="index"/>
        <w:spacing w:after="0" w:line="240" w:lineRule="atLeast"/>
        <w:ind w:left="547"/>
        <w:rPr>
          <w:rFonts w:cs="Times New Roman"/>
          <w:szCs w:val="22"/>
          <w:lang w:val="en-GB" w:bidi="th-TH"/>
        </w:rPr>
      </w:pPr>
    </w:p>
    <w:p w14:paraId="51C36AEB" w14:textId="24A52EFF" w:rsidR="00130969" w:rsidRPr="00AB5DFA" w:rsidRDefault="00130969" w:rsidP="00130969">
      <w:pPr>
        <w:pStyle w:val="index"/>
        <w:spacing w:after="0" w:line="240" w:lineRule="atLeast"/>
        <w:ind w:left="547"/>
        <w:jc w:val="both"/>
        <w:rPr>
          <w:rFonts w:cs="Times New Roman"/>
          <w:szCs w:val="22"/>
          <w:lang w:val="en-GB"/>
        </w:rPr>
      </w:pPr>
      <w:r w:rsidRPr="00AB5DFA">
        <w:rPr>
          <w:rFonts w:cs="Times New Roman"/>
          <w:szCs w:val="22"/>
          <w:lang w:val="en-GB"/>
        </w:rPr>
        <w:t xml:space="preserve">As at </w:t>
      </w:r>
      <w:bookmarkStart w:id="4" w:name="_Hlk150101359"/>
      <w:r w:rsidR="00B37120">
        <w:rPr>
          <w:rFonts w:cs="Times New Roman"/>
          <w:szCs w:val="22"/>
          <w:lang w:val="en-GB"/>
        </w:rPr>
        <w:t xml:space="preserve">30 June 2025 and </w:t>
      </w:r>
      <w:r w:rsidRPr="00AB5DFA">
        <w:rPr>
          <w:rFonts w:cs="Times New Roman"/>
          <w:color w:val="000000"/>
          <w:szCs w:val="22"/>
          <w:lang w:val="en-GB" w:bidi="th-TH"/>
        </w:rPr>
        <w:t>31 December 202</w:t>
      </w:r>
      <w:r w:rsidR="00C12B10">
        <w:rPr>
          <w:rFonts w:cs="Times New Roman"/>
          <w:color w:val="000000"/>
          <w:szCs w:val="22"/>
          <w:lang w:val="en-GB" w:bidi="th-TH"/>
        </w:rPr>
        <w:t>4</w:t>
      </w:r>
      <w:r w:rsidR="00B37120">
        <w:rPr>
          <w:rFonts w:cs="Times New Roman"/>
          <w:color w:val="000000"/>
          <w:szCs w:val="22"/>
          <w:lang w:val="en-GB" w:bidi="th-TH"/>
        </w:rPr>
        <w:t xml:space="preserve">, </w:t>
      </w:r>
      <w:bookmarkEnd w:id="4"/>
      <w:r w:rsidRPr="00AB5DFA">
        <w:rPr>
          <w:rFonts w:cs="Times New Roman"/>
          <w:szCs w:val="22"/>
          <w:lang w:val="en-GB"/>
        </w:rPr>
        <w:t xml:space="preserve">the Group had some investments in securities pledged as collateral as </w:t>
      </w:r>
      <w:r w:rsidR="0004108D" w:rsidRPr="00AB5DFA">
        <w:rPr>
          <w:rFonts w:cs="Times New Roman"/>
          <w:szCs w:val="22"/>
          <w:lang w:val="en-GB"/>
        </w:rPr>
        <w:t>d</w:t>
      </w:r>
      <w:r w:rsidR="0004108D">
        <w:rPr>
          <w:rFonts w:cs="Times New Roman"/>
          <w:szCs w:val="22"/>
          <w:lang w:val="en-GB"/>
        </w:rPr>
        <w:t>escribed</w:t>
      </w:r>
      <w:r w:rsidR="0004108D" w:rsidRPr="00AB5DFA">
        <w:rPr>
          <w:rFonts w:cs="Times New Roman"/>
          <w:szCs w:val="22"/>
          <w:lang w:val="en-GB"/>
        </w:rPr>
        <w:t xml:space="preserve"> </w:t>
      </w:r>
      <w:r w:rsidRPr="00AB5DFA">
        <w:rPr>
          <w:rFonts w:cs="Times New Roman"/>
          <w:szCs w:val="22"/>
          <w:lang w:val="en-GB"/>
        </w:rPr>
        <w:t xml:space="preserve">in note </w:t>
      </w:r>
      <w:r w:rsidR="00BF50C1">
        <w:rPr>
          <w:rFonts w:cs="Times New Roman"/>
          <w:szCs w:val="22"/>
          <w:lang w:val="en-GB"/>
        </w:rPr>
        <w:t>2</w:t>
      </w:r>
      <w:r w:rsidR="00C9511A">
        <w:rPr>
          <w:rFonts w:cs="Times New Roman"/>
          <w:szCs w:val="22"/>
          <w:lang w:val="en-GB"/>
        </w:rPr>
        <w:t>9</w:t>
      </w:r>
      <w:r w:rsidRPr="00AB5DFA">
        <w:rPr>
          <w:rFonts w:cs="Times New Roman"/>
          <w:szCs w:val="22"/>
          <w:lang w:val="en-GB"/>
        </w:rPr>
        <w:t>.</w:t>
      </w:r>
    </w:p>
    <w:p w14:paraId="50E9953C" w14:textId="77777777" w:rsidR="00130969" w:rsidRPr="006610AC" w:rsidRDefault="00130969" w:rsidP="006610AC">
      <w:pPr>
        <w:pStyle w:val="index"/>
        <w:spacing w:after="0" w:line="240" w:lineRule="atLeast"/>
        <w:ind w:left="547"/>
        <w:rPr>
          <w:rFonts w:cs="Times New Roman"/>
          <w:szCs w:val="22"/>
          <w:cs/>
          <w:lang w:val="en-GB" w:bidi="th-TH"/>
        </w:rPr>
      </w:pPr>
    </w:p>
    <w:p w14:paraId="2C0EECCC" w14:textId="4A9B756F" w:rsidR="00130969" w:rsidRDefault="00130969" w:rsidP="00130969">
      <w:pPr>
        <w:pStyle w:val="index"/>
        <w:spacing w:after="0" w:line="240" w:lineRule="atLeast"/>
        <w:ind w:left="547"/>
        <w:jc w:val="both"/>
        <w:rPr>
          <w:rFonts w:cs="Times New Roman"/>
          <w:szCs w:val="22"/>
          <w:lang w:val="en-GB"/>
        </w:rPr>
      </w:pPr>
      <w:r w:rsidRPr="00AB5DFA">
        <w:rPr>
          <w:rFonts w:cs="Times New Roman"/>
          <w:szCs w:val="22"/>
          <w:lang w:val="en-GB"/>
        </w:rPr>
        <w:t>As at</w:t>
      </w:r>
      <w:r w:rsidRPr="00AB5DFA">
        <w:rPr>
          <w:rFonts w:cs="Times New Roman"/>
          <w:spacing w:val="-4"/>
          <w:lang w:val="en-GB"/>
        </w:rPr>
        <w:t xml:space="preserve"> </w:t>
      </w:r>
      <w:r w:rsidRPr="00AB5DFA">
        <w:rPr>
          <w:rFonts w:cs="Times New Roman"/>
          <w:color w:val="000000"/>
          <w:szCs w:val="22"/>
          <w:lang w:val="en-GB" w:bidi="th-TH"/>
        </w:rPr>
        <w:t>3</w:t>
      </w:r>
      <w:r w:rsidR="00B37120">
        <w:rPr>
          <w:rFonts w:cs="Times New Roman"/>
          <w:color w:val="000000"/>
          <w:szCs w:val="22"/>
          <w:lang w:val="en-GB" w:bidi="th-TH"/>
        </w:rPr>
        <w:t>0 June 2025 and 31</w:t>
      </w:r>
      <w:r w:rsidRPr="00AB5DFA">
        <w:rPr>
          <w:rFonts w:cs="Times New Roman"/>
          <w:color w:val="000000"/>
          <w:szCs w:val="22"/>
          <w:lang w:val="en-GB" w:bidi="th-TH"/>
        </w:rPr>
        <w:t xml:space="preserve"> December 202</w:t>
      </w:r>
      <w:r w:rsidR="00B37120">
        <w:rPr>
          <w:rFonts w:cs="Times New Roman"/>
          <w:color w:val="000000"/>
          <w:szCs w:val="22"/>
          <w:lang w:val="en-GB" w:bidi="th-TH"/>
        </w:rPr>
        <w:t xml:space="preserve">4, </w:t>
      </w:r>
      <w:r w:rsidRPr="00AB5DFA">
        <w:rPr>
          <w:rFonts w:cs="Times New Roman"/>
          <w:szCs w:val="22"/>
          <w:lang w:val="en-GB"/>
        </w:rPr>
        <w:t>the Group did not have investment in any entity in which the Group held 10% or more of the paid-up share capital of the investee company.</w:t>
      </w:r>
    </w:p>
    <w:p w14:paraId="7D225801" w14:textId="77777777" w:rsidR="0039634F" w:rsidRPr="00EC65EE" w:rsidRDefault="0039634F" w:rsidP="0C1F1E22">
      <w:pPr>
        <w:pStyle w:val="Heading1"/>
        <w:numPr>
          <w:ilvl w:val="0"/>
          <w:numId w:val="0"/>
        </w:numPr>
        <w:tabs>
          <w:tab w:val="left" w:pos="540"/>
        </w:tabs>
        <w:spacing w:before="0" w:after="0" w:line="240" w:lineRule="atLeast"/>
        <w:rPr>
          <w:rFonts w:cs="Times New Roman"/>
          <w:b w:val="0"/>
          <w:bCs/>
          <w:i w:val="0"/>
          <w:sz w:val="22"/>
          <w:szCs w:val="18"/>
        </w:rPr>
      </w:pPr>
    </w:p>
    <w:p w14:paraId="6A0E598A" w14:textId="1C80991E" w:rsidR="00E84B35" w:rsidRDefault="284EA72C" w:rsidP="00C03D2E">
      <w:pPr>
        <w:pStyle w:val="Heading1"/>
        <w:numPr>
          <w:ilvl w:val="0"/>
          <w:numId w:val="0"/>
        </w:numPr>
        <w:tabs>
          <w:tab w:val="left" w:pos="540"/>
        </w:tabs>
        <w:spacing w:before="0" w:after="0" w:line="240" w:lineRule="atLeast"/>
        <w:rPr>
          <w:rFonts w:cs="Times New Roman"/>
          <w:b w:val="0"/>
          <w:i w:val="0"/>
          <w:sz w:val="22"/>
          <w:lang w:val="en-AU"/>
        </w:rPr>
      </w:pPr>
      <w:r w:rsidRPr="00360B85">
        <w:rPr>
          <w:rFonts w:cs="Times New Roman"/>
          <w:i w:val="0"/>
          <w:iCs/>
        </w:rPr>
        <w:t>1</w:t>
      </w:r>
      <w:r w:rsidR="00CF5220">
        <w:rPr>
          <w:rFonts w:cs="Times New Roman"/>
          <w:i w:val="0"/>
          <w:iCs/>
        </w:rPr>
        <w:t>1</w:t>
      </w:r>
      <w:r w:rsidR="0061423C" w:rsidRPr="0012708E">
        <w:rPr>
          <w:rFonts w:cs="Times New Roman"/>
        </w:rPr>
        <w:tab/>
      </w:r>
      <w:r w:rsidRPr="00360B85">
        <w:rPr>
          <w:rFonts w:cs="Times New Roman"/>
          <w:i w:val="0"/>
          <w:iCs/>
        </w:rPr>
        <w:t>Investments in subsidiary, net</w:t>
      </w:r>
    </w:p>
    <w:p w14:paraId="649E1FAC" w14:textId="008921AD" w:rsidR="0061423C" w:rsidRDefault="0061423C" w:rsidP="00EC65EE">
      <w:pPr>
        <w:pStyle w:val="Heading1"/>
        <w:numPr>
          <w:ilvl w:val="0"/>
          <w:numId w:val="0"/>
        </w:numPr>
        <w:tabs>
          <w:tab w:val="left" w:pos="540"/>
        </w:tabs>
        <w:spacing w:before="0" w:after="0" w:line="240" w:lineRule="atLeast"/>
        <w:rPr>
          <w:b w:val="0"/>
          <w:i w:val="0"/>
        </w:rPr>
      </w:pPr>
    </w:p>
    <w:tbl>
      <w:tblPr>
        <w:tblW w:w="9270" w:type="dxa"/>
        <w:tblInd w:w="450" w:type="dxa"/>
        <w:tblBorders>
          <w:bottom w:val="single" w:sz="4" w:space="0" w:color="auto"/>
        </w:tblBorders>
        <w:tblLayout w:type="fixed"/>
        <w:tblLook w:val="04A0" w:firstRow="1" w:lastRow="0" w:firstColumn="1" w:lastColumn="0" w:noHBand="0" w:noVBand="1"/>
      </w:tblPr>
      <w:tblGrid>
        <w:gridCol w:w="1530"/>
        <w:gridCol w:w="1350"/>
        <w:gridCol w:w="900"/>
        <w:gridCol w:w="900"/>
        <w:gridCol w:w="990"/>
        <w:gridCol w:w="810"/>
        <w:gridCol w:w="990"/>
        <w:gridCol w:w="900"/>
        <w:gridCol w:w="900"/>
      </w:tblGrid>
      <w:tr w:rsidR="0073783B" w:rsidRPr="00AB5DFA" w14:paraId="1008E2B1" w14:textId="77777777">
        <w:trPr>
          <w:trHeight w:val="197"/>
        </w:trPr>
        <w:tc>
          <w:tcPr>
            <w:tcW w:w="1530" w:type="dxa"/>
            <w:vAlign w:val="center"/>
          </w:tcPr>
          <w:p w14:paraId="65C30038" w14:textId="77777777" w:rsidR="0073783B" w:rsidRPr="00561EF0" w:rsidRDefault="0073783B">
            <w:pPr>
              <w:spacing w:line="240" w:lineRule="atLeast"/>
              <w:ind w:left="167"/>
              <w:rPr>
                <w:rFonts w:cs="Times New Roman"/>
                <w:sz w:val="18"/>
                <w:szCs w:val="18"/>
              </w:rPr>
            </w:pPr>
          </w:p>
        </w:tc>
        <w:tc>
          <w:tcPr>
            <w:tcW w:w="1350" w:type="dxa"/>
            <w:vAlign w:val="center"/>
          </w:tcPr>
          <w:p w14:paraId="04EC64A0" w14:textId="77777777" w:rsidR="0073783B" w:rsidRPr="00561EF0" w:rsidRDefault="0073783B">
            <w:pPr>
              <w:spacing w:line="240" w:lineRule="atLeast"/>
              <w:ind w:firstLineChars="200" w:firstLine="360"/>
              <w:rPr>
                <w:rFonts w:cs="Times New Roman"/>
                <w:sz w:val="18"/>
                <w:szCs w:val="18"/>
              </w:rPr>
            </w:pPr>
          </w:p>
        </w:tc>
        <w:tc>
          <w:tcPr>
            <w:tcW w:w="900" w:type="dxa"/>
            <w:vAlign w:val="center"/>
          </w:tcPr>
          <w:p w14:paraId="7BDD0066" w14:textId="77777777" w:rsidR="0073783B" w:rsidRPr="00561EF0" w:rsidRDefault="0073783B">
            <w:pPr>
              <w:spacing w:line="240" w:lineRule="atLeast"/>
              <w:rPr>
                <w:rFonts w:cs="Times New Roman"/>
                <w:sz w:val="18"/>
                <w:szCs w:val="18"/>
              </w:rPr>
            </w:pPr>
          </w:p>
        </w:tc>
        <w:tc>
          <w:tcPr>
            <w:tcW w:w="5490" w:type="dxa"/>
            <w:gridSpan w:val="6"/>
            <w:vAlign w:val="center"/>
          </w:tcPr>
          <w:p w14:paraId="686544AF" w14:textId="77777777" w:rsidR="0073783B" w:rsidRPr="00561EF0" w:rsidRDefault="0073783B">
            <w:pPr>
              <w:spacing w:line="240" w:lineRule="atLeast"/>
              <w:jc w:val="center"/>
              <w:rPr>
                <w:rFonts w:cs="Times New Roman"/>
                <w:b/>
                <w:bCs/>
                <w:color w:val="000000"/>
                <w:sz w:val="18"/>
                <w:szCs w:val="18"/>
              </w:rPr>
            </w:pPr>
            <w:r w:rsidRPr="00561EF0">
              <w:rPr>
                <w:rFonts w:cs="Times New Roman"/>
                <w:b/>
                <w:bCs/>
                <w:color w:val="000000"/>
                <w:sz w:val="18"/>
                <w:szCs w:val="18"/>
              </w:rPr>
              <w:t>The Bank</w:t>
            </w:r>
          </w:p>
        </w:tc>
      </w:tr>
      <w:tr w:rsidR="0073783B" w:rsidRPr="00AB5DFA" w14:paraId="5769032E" w14:textId="77777777">
        <w:trPr>
          <w:trHeight w:val="197"/>
        </w:trPr>
        <w:tc>
          <w:tcPr>
            <w:tcW w:w="1530" w:type="dxa"/>
            <w:vAlign w:val="center"/>
          </w:tcPr>
          <w:p w14:paraId="3FED501B" w14:textId="77777777" w:rsidR="0073783B" w:rsidRPr="00561EF0" w:rsidRDefault="0073783B">
            <w:pPr>
              <w:spacing w:line="240" w:lineRule="atLeast"/>
              <w:ind w:left="167"/>
              <w:rPr>
                <w:rFonts w:cs="Times New Roman"/>
                <w:sz w:val="18"/>
                <w:szCs w:val="18"/>
              </w:rPr>
            </w:pPr>
          </w:p>
        </w:tc>
        <w:tc>
          <w:tcPr>
            <w:tcW w:w="1350" w:type="dxa"/>
            <w:vAlign w:val="center"/>
          </w:tcPr>
          <w:p w14:paraId="0E26F14E" w14:textId="77777777" w:rsidR="0073783B" w:rsidRPr="00561EF0" w:rsidRDefault="0073783B">
            <w:pPr>
              <w:spacing w:line="240" w:lineRule="atLeast"/>
              <w:ind w:left="-107" w:right="-115"/>
              <w:jc w:val="center"/>
              <w:rPr>
                <w:rFonts w:cs="Times New Roman"/>
                <w:color w:val="000000"/>
                <w:sz w:val="18"/>
                <w:szCs w:val="18"/>
              </w:rPr>
            </w:pPr>
          </w:p>
          <w:p w14:paraId="0703FA7B" w14:textId="77777777" w:rsidR="0073783B" w:rsidRPr="00561EF0" w:rsidRDefault="0073783B">
            <w:pPr>
              <w:spacing w:line="240" w:lineRule="atLeast"/>
              <w:ind w:left="-107" w:right="-115"/>
              <w:jc w:val="center"/>
              <w:rPr>
                <w:rFonts w:cs="Times New Roman"/>
                <w:color w:val="000000"/>
                <w:sz w:val="18"/>
                <w:szCs w:val="18"/>
              </w:rPr>
            </w:pPr>
            <w:r w:rsidRPr="00561EF0">
              <w:rPr>
                <w:rFonts w:cs="Times New Roman"/>
                <w:color w:val="000000"/>
                <w:sz w:val="18"/>
                <w:szCs w:val="18"/>
              </w:rPr>
              <w:t>Type of</w:t>
            </w:r>
          </w:p>
          <w:p w14:paraId="3EACFC8D" w14:textId="77777777" w:rsidR="0073783B" w:rsidRPr="00561EF0" w:rsidRDefault="0073783B">
            <w:pPr>
              <w:spacing w:line="240" w:lineRule="atLeast"/>
              <w:ind w:left="-107" w:right="-115"/>
              <w:jc w:val="center"/>
              <w:rPr>
                <w:rFonts w:cs="Times New Roman"/>
                <w:sz w:val="18"/>
                <w:szCs w:val="18"/>
              </w:rPr>
            </w:pPr>
            <w:r w:rsidRPr="00561EF0">
              <w:rPr>
                <w:rFonts w:cs="Times New Roman"/>
                <w:color w:val="000000"/>
                <w:sz w:val="18"/>
                <w:szCs w:val="18"/>
              </w:rPr>
              <w:t>business</w:t>
            </w:r>
          </w:p>
        </w:tc>
        <w:tc>
          <w:tcPr>
            <w:tcW w:w="900" w:type="dxa"/>
            <w:vAlign w:val="center"/>
          </w:tcPr>
          <w:p w14:paraId="0D618C16" w14:textId="77777777" w:rsidR="0073783B" w:rsidRPr="00561EF0" w:rsidRDefault="0073783B">
            <w:pPr>
              <w:spacing w:line="240" w:lineRule="atLeast"/>
              <w:jc w:val="center"/>
              <w:rPr>
                <w:rFonts w:cs="Times New Roman"/>
                <w:color w:val="000000"/>
                <w:sz w:val="18"/>
                <w:szCs w:val="18"/>
              </w:rPr>
            </w:pPr>
          </w:p>
          <w:p w14:paraId="7247D9D1" w14:textId="77777777" w:rsidR="0073783B" w:rsidRPr="00561EF0" w:rsidRDefault="0073783B">
            <w:pPr>
              <w:spacing w:line="240" w:lineRule="atLeast"/>
              <w:jc w:val="center"/>
              <w:rPr>
                <w:rFonts w:cs="Times New Roman"/>
                <w:color w:val="000000"/>
                <w:sz w:val="18"/>
                <w:szCs w:val="18"/>
              </w:rPr>
            </w:pPr>
            <w:r w:rsidRPr="00561EF0">
              <w:rPr>
                <w:rFonts w:cs="Times New Roman"/>
                <w:color w:val="000000"/>
                <w:sz w:val="18"/>
                <w:szCs w:val="18"/>
              </w:rPr>
              <w:t>Type of</w:t>
            </w:r>
          </w:p>
          <w:p w14:paraId="497C1F1C" w14:textId="77777777" w:rsidR="0073783B" w:rsidRPr="00561EF0" w:rsidRDefault="0073783B">
            <w:pPr>
              <w:spacing w:line="240" w:lineRule="atLeast"/>
              <w:jc w:val="center"/>
              <w:rPr>
                <w:rFonts w:cs="Times New Roman"/>
                <w:sz w:val="18"/>
                <w:szCs w:val="18"/>
              </w:rPr>
            </w:pPr>
            <w:r w:rsidRPr="00561EF0">
              <w:rPr>
                <w:rFonts w:cs="Times New Roman"/>
                <w:color w:val="000000"/>
                <w:sz w:val="18"/>
                <w:szCs w:val="18"/>
              </w:rPr>
              <w:t>share</w:t>
            </w:r>
          </w:p>
        </w:tc>
        <w:tc>
          <w:tcPr>
            <w:tcW w:w="1890" w:type="dxa"/>
            <w:gridSpan w:val="2"/>
            <w:vAlign w:val="center"/>
          </w:tcPr>
          <w:p w14:paraId="39C25C80" w14:textId="77777777" w:rsidR="0073783B" w:rsidRDefault="0073783B">
            <w:pPr>
              <w:spacing w:line="240" w:lineRule="atLeast"/>
              <w:jc w:val="center"/>
              <w:rPr>
                <w:rFonts w:cs="Times New Roman"/>
                <w:color w:val="000000"/>
                <w:sz w:val="18"/>
                <w:szCs w:val="18"/>
              </w:rPr>
            </w:pPr>
          </w:p>
          <w:p w14:paraId="7063607B" w14:textId="77777777" w:rsidR="0073783B" w:rsidRPr="00561EF0" w:rsidRDefault="0073783B">
            <w:pPr>
              <w:spacing w:line="240" w:lineRule="atLeast"/>
              <w:jc w:val="center"/>
              <w:rPr>
                <w:rFonts w:cs="Times New Roman"/>
                <w:color w:val="000000"/>
                <w:sz w:val="18"/>
                <w:szCs w:val="18"/>
              </w:rPr>
            </w:pPr>
            <w:r w:rsidRPr="00561EF0">
              <w:rPr>
                <w:rFonts w:cs="Times New Roman"/>
                <w:color w:val="000000"/>
                <w:sz w:val="18"/>
                <w:szCs w:val="18"/>
              </w:rPr>
              <w:t>Percentage of</w:t>
            </w:r>
          </w:p>
          <w:p w14:paraId="2F79418D" w14:textId="77777777" w:rsidR="0073783B" w:rsidRPr="00561EF0" w:rsidRDefault="0073783B">
            <w:pPr>
              <w:spacing w:line="240" w:lineRule="atLeast"/>
              <w:jc w:val="center"/>
              <w:rPr>
                <w:rFonts w:cs="Times New Roman"/>
                <w:color w:val="000000"/>
                <w:sz w:val="18"/>
                <w:szCs w:val="18"/>
              </w:rPr>
            </w:pPr>
            <w:r w:rsidRPr="00561EF0">
              <w:rPr>
                <w:rFonts w:cs="Times New Roman"/>
                <w:color w:val="000000"/>
                <w:sz w:val="18"/>
                <w:szCs w:val="18"/>
              </w:rPr>
              <w:t>ownership interest</w:t>
            </w:r>
          </w:p>
        </w:tc>
        <w:tc>
          <w:tcPr>
            <w:tcW w:w="1800" w:type="dxa"/>
            <w:gridSpan w:val="2"/>
            <w:vAlign w:val="center"/>
          </w:tcPr>
          <w:p w14:paraId="59D4833B" w14:textId="77777777" w:rsidR="0073783B" w:rsidRPr="00561EF0" w:rsidRDefault="0073783B">
            <w:pPr>
              <w:spacing w:line="240" w:lineRule="atLeast"/>
              <w:jc w:val="center"/>
              <w:rPr>
                <w:rFonts w:cs="Times New Roman"/>
                <w:color w:val="000000"/>
                <w:sz w:val="18"/>
                <w:szCs w:val="18"/>
              </w:rPr>
            </w:pPr>
          </w:p>
          <w:p w14:paraId="48BB5370" w14:textId="77777777" w:rsidR="0073783B" w:rsidRDefault="0073783B">
            <w:pPr>
              <w:spacing w:line="240" w:lineRule="atLeast"/>
              <w:jc w:val="center"/>
              <w:rPr>
                <w:rFonts w:cs="Times New Roman"/>
                <w:color w:val="000000"/>
                <w:sz w:val="18"/>
                <w:szCs w:val="18"/>
              </w:rPr>
            </w:pPr>
          </w:p>
          <w:p w14:paraId="557CC3D5" w14:textId="77777777" w:rsidR="0073783B" w:rsidRPr="00561EF0" w:rsidRDefault="0073783B">
            <w:pPr>
              <w:spacing w:line="240" w:lineRule="atLeast"/>
              <w:jc w:val="center"/>
              <w:rPr>
                <w:rFonts w:cs="Times New Roman"/>
                <w:color w:val="000000"/>
                <w:sz w:val="18"/>
                <w:szCs w:val="18"/>
              </w:rPr>
            </w:pPr>
            <w:r w:rsidRPr="00561EF0">
              <w:rPr>
                <w:rFonts w:cs="Times New Roman"/>
                <w:color w:val="000000"/>
                <w:sz w:val="18"/>
                <w:szCs w:val="18"/>
              </w:rPr>
              <w:t>Cost</w:t>
            </w:r>
          </w:p>
        </w:tc>
        <w:tc>
          <w:tcPr>
            <w:tcW w:w="1800" w:type="dxa"/>
            <w:gridSpan w:val="2"/>
            <w:vAlign w:val="center"/>
          </w:tcPr>
          <w:p w14:paraId="2E719B8C" w14:textId="77777777" w:rsidR="0073783B" w:rsidRPr="00561EF0" w:rsidRDefault="0073783B">
            <w:pPr>
              <w:spacing w:line="240" w:lineRule="atLeast"/>
              <w:jc w:val="center"/>
              <w:rPr>
                <w:rFonts w:cs="Times New Roman"/>
                <w:color w:val="000000"/>
                <w:sz w:val="18"/>
                <w:szCs w:val="18"/>
              </w:rPr>
            </w:pPr>
            <w:r w:rsidRPr="00561EF0">
              <w:rPr>
                <w:rFonts w:cs="Times New Roman"/>
                <w:sz w:val="18"/>
                <w:szCs w:val="18"/>
              </w:rPr>
              <w:t xml:space="preserve">Dividend income </w:t>
            </w:r>
            <w:r w:rsidRPr="00561EF0">
              <w:rPr>
                <w:rFonts w:cs="Times New Roman"/>
                <w:sz w:val="18"/>
                <w:szCs w:val="18"/>
              </w:rPr>
              <w:br/>
              <w:t xml:space="preserve">for the six-month </w:t>
            </w:r>
            <w:r w:rsidRPr="00561EF0">
              <w:rPr>
                <w:rFonts w:cs="Times New Roman"/>
                <w:sz w:val="18"/>
                <w:szCs w:val="18"/>
              </w:rPr>
              <w:br/>
              <w:t>periods ended</w:t>
            </w:r>
          </w:p>
        </w:tc>
      </w:tr>
      <w:tr w:rsidR="0073783B" w:rsidRPr="00AB5DFA" w14:paraId="00F0A084" w14:textId="77777777">
        <w:trPr>
          <w:trHeight w:val="197"/>
        </w:trPr>
        <w:tc>
          <w:tcPr>
            <w:tcW w:w="1530" w:type="dxa"/>
            <w:vAlign w:val="center"/>
          </w:tcPr>
          <w:p w14:paraId="72ABD3D3" w14:textId="77777777" w:rsidR="0073783B" w:rsidRPr="00561EF0" w:rsidRDefault="0073783B">
            <w:pPr>
              <w:spacing w:line="240" w:lineRule="atLeast"/>
              <w:ind w:left="167"/>
              <w:rPr>
                <w:rFonts w:cs="Times New Roman"/>
                <w:sz w:val="18"/>
                <w:szCs w:val="18"/>
              </w:rPr>
            </w:pPr>
          </w:p>
        </w:tc>
        <w:tc>
          <w:tcPr>
            <w:tcW w:w="1350" w:type="dxa"/>
            <w:vAlign w:val="center"/>
          </w:tcPr>
          <w:p w14:paraId="44EA36DE" w14:textId="77777777" w:rsidR="0073783B" w:rsidRPr="00561EF0" w:rsidRDefault="0073783B">
            <w:pPr>
              <w:spacing w:line="240" w:lineRule="atLeast"/>
              <w:ind w:left="-107" w:right="-115"/>
              <w:jc w:val="center"/>
              <w:rPr>
                <w:rFonts w:cs="Times New Roman"/>
                <w:sz w:val="18"/>
                <w:szCs w:val="18"/>
              </w:rPr>
            </w:pPr>
          </w:p>
        </w:tc>
        <w:tc>
          <w:tcPr>
            <w:tcW w:w="900" w:type="dxa"/>
            <w:vAlign w:val="center"/>
          </w:tcPr>
          <w:p w14:paraId="6847CE2B" w14:textId="77777777" w:rsidR="0073783B" w:rsidRPr="00561EF0" w:rsidRDefault="0073783B">
            <w:pPr>
              <w:spacing w:line="240" w:lineRule="atLeast"/>
              <w:ind w:right="-119"/>
              <w:jc w:val="center"/>
              <w:rPr>
                <w:rFonts w:cs="Times New Roman"/>
                <w:sz w:val="18"/>
                <w:szCs w:val="18"/>
              </w:rPr>
            </w:pPr>
          </w:p>
        </w:tc>
        <w:tc>
          <w:tcPr>
            <w:tcW w:w="900" w:type="dxa"/>
            <w:vAlign w:val="center"/>
          </w:tcPr>
          <w:p w14:paraId="25BD3A90" w14:textId="77777777" w:rsidR="0073783B" w:rsidRPr="00561EF0" w:rsidRDefault="0073783B">
            <w:pPr>
              <w:spacing w:line="240" w:lineRule="atLeast"/>
              <w:ind w:left="-101" w:right="-96"/>
              <w:jc w:val="center"/>
              <w:rPr>
                <w:rFonts w:cs="Times New Roman"/>
                <w:color w:val="000000"/>
                <w:sz w:val="18"/>
                <w:szCs w:val="18"/>
              </w:rPr>
            </w:pPr>
            <w:r w:rsidRPr="00561EF0">
              <w:rPr>
                <w:rFonts w:cs="Times New Roman"/>
                <w:color w:val="000000"/>
                <w:sz w:val="18"/>
                <w:szCs w:val="18"/>
              </w:rPr>
              <w:t>30 June</w:t>
            </w:r>
          </w:p>
        </w:tc>
        <w:tc>
          <w:tcPr>
            <w:tcW w:w="990" w:type="dxa"/>
            <w:vAlign w:val="center"/>
          </w:tcPr>
          <w:p w14:paraId="677C7236" w14:textId="77777777" w:rsidR="0073783B" w:rsidRPr="00561EF0" w:rsidRDefault="0073783B">
            <w:pPr>
              <w:spacing w:line="240" w:lineRule="atLeast"/>
              <w:ind w:left="-101" w:right="-96"/>
              <w:jc w:val="center"/>
              <w:rPr>
                <w:rFonts w:cs="Times New Roman"/>
                <w:color w:val="000000"/>
                <w:sz w:val="18"/>
                <w:szCs w:val="18"/>
              </w:rPr>
            </w:pPr>
            <w:r w:rsidRPr="00561EF0">
              <w:rPr>
                <w:rFonts w:cs="Times New Roman"/>
                <w:color w:val="000000"/>
                <w:sz w:val="18"/>
                <w:szCs w:val="18"/>
              </w:rPr>
              <w:t>31 December</w:t>
            </w:r>
          </w:p>
        </w:tc>
        <w:tc>
          <w:tcPr>
            <w:tcW w:w="810" w:type="dxa"/>
            <w:vAlign w:val="center"/>
          </w:tcPr>
          <w:p w14:paraId="2C3681E5" w14:textId="77777777" w:rsidR="0073783B" w:rsidRPr="00561EF0" w:rsidRDefault="0073783B">
            <w:pPr>
              <w:spacing w:line="240" w:lineRule="atLeast"/>
              <w:ind w:left="-101" w:right="-96"/>
              <w:jc w:val="center"/>
              <w:rPr>
                <w:rFonts w:cs="Times New Roman"/>
                <w:color w:val="000000"/>
                <w:sz w:val="18"/>
                <w:szCs w:val="18"/>
              </w:rPr>
            </w:pPr>
            <w:r w:rsidRPr="00561EF0">
              <w:rPr>
                <w:rFonts w:cs="Times New Roman"/>
                <w:color w:val="000000"/>
                <w:sz w:val="18"/>
                <w:szCs w:val="18"/>
              </w:rPr>
              <w:t>30 June</w:t>
            </w:r>
          </w:p>
        </w:tc>
        <w:tc>
          <w:tcPr>
            <w:tcW w:w="990" w:type="dxa"/>
            <w:vAlign w:val="center"/>
          </w:tcPr>
          <w:p w14:paraId="422206D5" w14:textId="77777777" w:rsidR="0073783B" w:rsidRPr="00561EF0" w:rsidRDefault="0073783B">
            <w:pPr>
              <w:spacing w:line="240" w:lineRule="atLeast"/>
              <w:ind w:left="-101" w:right="-96"/>
              <w:jc w:val="center"/>
              <w:rPr>
                <w:rFonts w:cs="Times New Roman"/>
                <w:color w:val="000000"/>
                <w:sz w:val="18"/>
                <w:szCs w:val="18"/>
              </w:rPr>
            </w:pPr>
            <w:r w:rsidRPr="00561EF0">
              <w:rPr>
                <w:rFonts w:cs="Times New Roman"/>
                <w:color w:val="000000"/>
                <w:sz w:val="18"/>
                <w:szCs w:val="18"/>
              </w:rPr>
              <w:t>31 December</w:t>
            </w:r>
          </w:p>
        </w:tc>
        <w:tc>
          <w:tcPr>
            <w:tcW w:w="900" w:type="dxa"/>
            <w:vAlign w:val="center"/>
          </w:tcPr>
          <w:p w14:paraId="2E6CEEA6" w14:textId="77777777" w:rsidR="0073783B" w:rsidRPr="00561EF0" w:rsidRDefault="0073783B">
            <w:pPr>
              <w:spacing w:line="240" w:lineRule="atLeast"/>
              <w:ind w:left="-101" w:right="-96"/>
              <w:jc w:val="center"/>
              <w:rPr>
                <w:rFonts w:cs="Times New Roman"/>
                <w:color w:val="000000"/>
                <w:sz w:val="18"/>
                <w:szCs w:val="18"/>
              </w:rPr>
            </w:pPr>
            <w:r w:rsidRPr="00561EF0">
              <w:rPr>
                <w:rFonts w:cs="Times New Roman"/>
                <w:color w:val="000000"/>
                <w:sz w:val="18"/>
                <w:szCs w:val="18"/>
              </w:rPr>
              <w:t>30 June</w:t>
            </w:r>
          </w:p>
        </w:tc>
        <w:tc>
          <w:tcPr>
            <w:tcW w:w="900" w:type="dxa"/>
            <w:vAlign w:val="center"/>
          </w:tcPr>
          <w:p w14:paraId="240C24E8" w14:textId="77777777" w:rsidR="0073783B" w:rsidRPr="00561EF0" w:rsidRDefault="0073783B">
            <w:pPr>
              <w:spacing w:line="240" w:lineRule="atLeast"/>
              <w:ind w:left="-101" w:right="-96"/>
              <w:jc w:val="center"/>
              <w:rPr>
                <w:rFonts w:cs="Times New Roman"/>
                <w:color w:val="000000"/>
                <w:sz w:val="18"/>
                <w:szCs w:val="18"/>
              </w:rPr>
            </w:pPr>
            <w:r w:rsidRPr="00561EF0">
              <w:rPr>
                <w:rFonts w:cs="Times New Roman"/>
                <w:color w:val="000000"/>
                <w:sz w:val="18"/>
                <w:szCs w:val="18"/>
              </w:rPr>
              <w:t>30 June</w:t>
            </w:r>
          </w:p>
        </w:tc>
      </w:tr>
      <w:tr w:rsidR="0073783B" w:rsidRPr="00AB5DFA" w14:paraId="6CEBAD7D" w14:textId="77777777">
        <w:trPr>
          <w:trHeight w:val="197"/>
        </w:trPr>
        <w:tc>
          <w:tcPr>
            <w:tcW w:w="1530" w:type="dxa"/>
            <w:vAlign w:val="center"/>
          </w:tcPr>
          <w:p w14:paraId="2A4A9F54" w14:textId="77777777" w:rsidR="0073783B" w:rsidRPr="00561EF0" w:rsidRDefault="0073783B">
            <w:pPr>
              <w:spacing w:line="240" w:lineRule="atLeast"/>
              <w:ind w:left="167"/>
              <w:rPr>
                <w:rFonts w:cs="Times New Roman"/>
                <w:sz w:val="18"/>
                <w:szCs w:val="18"/>
              </w:rPr>
            </w:pPr>
          </w:p>
        </w:tc>
        <w:tc>
          <w:tcPr>
            <w:tcW w:w="1350" w:type="dxa"/>
            <w:vAlign w:val="center"/>
          </w:tcPr>
          <w:p w14:paraId="0BCF15EA" w14:textId="77777777" w:rsidR="0073783B" w:rsidRPr="00561EF0" w:rsidRDefault="0073783B">
            <w:pPr>
              <w:spacing w:line="240" w:lineRule="atLeast"/>
              <w:ind w:left="-107" w:right="-115"/>
              <w:jc w:val="center"/>
              <w:rPr>
                <w:rFonts w:cs="Times New Roman"/>
                <w:color w:val="000000"/>
                <w:sz w:val="18"/>
                <w:szCs w:val="18"/>
              </w:rPr>
            </w:pPr>
          </w:p>
        </w:tc>
        <w:tc>
          <w:tcPr>
            <w:tcW w:w="900" w:type="dxa"/>
            <w:vAlign w:val="center"/>
          </w:tcPr>
          <w:p w14:paraId="22885A0F" w14:textId="77777777" w:rsidR="0073783B" w:rsidRPr="00561EF0" w:rsidRDefault="0073783B">
            <w:pPr>
              <w:spacing w:line="240" w:lineRule="atLeast"/>
              <w:ind w:left="-99" w:right="-119"/>
              <w:jc w:val="center"/>
              <w:rPr>
                <w:rFonts w:cs="Times New Roman"/>
                <w:color w:val="000000"/>
                <w:sz w:val="18"/>
                <w:szCs w:val="18"/>
              </w:rPr>
            </w:pPr>
          </w:p>
        </w:tc>
        <w:tc>
          <w:tcPr>
            <w:tcW w:w="900" w:type="dxa"/>
            <w:vAlign w:val="center"/>
          </w:tcPr>
          <w:p w14:paraId="63F3BB70" w14:textId="69660D7A" w:rsidR="0073783B" w:rsidRPr="00561EF0" w:rsidRDefault="0073783B">
            <w:pPr>
              <w:spacing w:line="240" w:lineRule="atLeast"/>
              <w:jc w:val="center"/>
              <w:rPr>
                <w:rFonts w:cs="Times New Roman"/>
                <w:color w:val="000000"/>
                <w:sz w:val="18"/>
                <w:szCs w:val="18"/>
              </w:rPr>
            </w:pPr>
            <w:r w:rsidRPr="00561EF0">
              <w:rPr>
                <w:rFonts w:cs="Times New Roman"/>
                <w:color w:val="000000"/>
                <w:sz w:val="18"/>
                <w:szCs w:val="18"/>
              </w:rPr>
              <w:t>202</w:t>
            </w:r>
            <w:r>
              <w:rPr>
                <w:rFonts w:cs="Times New Roman"/>
                <w:color w:val="000000"/>
                <w:sz w:val="18"/>
                <w:szCs w:val="18"/>
              </w:rPr>
              <w:t>5</w:t>
            </w:r>
          </w:p>
        </w:tc>
        <w:tc>
          <w:tcPr>
            <w:tcW w:w="990" w:type="dxa"/>
            <w:vAlign w:val="center"/>
          </w:tcPr>
          <w:p w14:paraId="186AB2E9" w14:textId="628EA9E4" w:rsidR="0073783B" w:rsidRPr="00561EF0" w:rsidRDefault="0073783B">
            <w:pPr>
              <w:spacing w:line="240" w:lineRule="atLeast"/>
              <w:jc w:val="center"/>
              <w:rPr>
                <w:rFonts w:cs="Times New Roman"/>
                <w:color w:val="000000"/>
                <w:sz w:val="18"/>
                <w:szCs w:val="18"/>
              </w:rPr>
            </w:pPr>
            <w:r w:rsidRPr="00561EF0">
              <w:rPr>
                <w:rFonts w:cs="Times New Roman"/>
                <w:color w:val="000000"/>
                <w:sz w:val="18"/>
                <w:szCs w:val="18"/>
              </w:rPr>
              <w:t>202</w:t>
            </w:r>
            <w:r>
              <w:rPr>
                <w:rFonts w:cs="Times New Roman"/>
                <w:color w:val="000000"/>
                <w:sz w:val="18"/>
                <w:szCs w:val="18"/>
              </w:rPr>
              <w:t>4</w:t>
            </w:r>
          </w:p>
        </w:tc>
        <w:tc>
          <w:tcPr>
            <w:tcW w:w="810" w:type="dxa"/>
            <w:vAlign w:val="center"/>
          </w:tcPr>
          <w:p w14:paraId="505E5023" w14:textId="419A96CB" w:rsidR="0073783B" w:rsidRPr="00561EF0" w:rsidRDefault="0073783B">
            <w:pPr>
              <w:spacing w:line="240" w:lineRule="atLeast"/>
              <w:jc w:val="center"/>
              <w:rPr>
                <w:rFonts w:cs="Times New Roman"/>
                <w:color w:val="000000"/>
                <w:sz w:val="18"/>
                <w:szCs w:val="18"/>
              </w:rPr>
            </w:pPr>
            <w:r w:rsidRPr="00561EF0">
              <w:rPr>
                <w:rFonts w:cs="Times New Roman"/>
                <w:color w:val="000000"/>
                <w:sz w:val="18"/>
                <w:szCs w:val="18"/>
              </w:rPr>
              <w:t>202</w:t>
            </w:r>
            <w:r>
              <w:rPr>
                <w:rFonts w:cs="Times New Roman"/>
                <w:color w:val="000000"/>
                <w:sz w:val="18"/>
                <w:szCs w:val="18"/>
              </w:rPr>
              <w:t>5</w:t>
            </w:r>
          </w:p>
        </w:tc>
        <w:tc>
          <w:tcPr>
            <w:tcW w:w="990" w:type="dxa"/>
            <w:vAlign w:val="center"/>
          </w:tcPr>
          <w:p w14:paraId="4D353118" w14:textId="7325E3F0" w:rsidR="0073783B" w:rsidRPr="00561EF0" w:rsidRDefault="0073783B">
            <w:pPr>
              <w:spacing w:line="240" w:lineRule="atLeast"/>
              <w:jc w:val="center"/>
              <w:rPr>
                <w:rFonts w:cs="Times New Roman"/>
                <w:color w:val="000000"/>
                <w:sz w:val="18"/>
                <w:szCs w:val="18"/>
              </w:rPr>
            </w:pPr>
            <w:r w:rsidRPr="00561EF0">
              <w:rPr>
                <w:rFonts w:cs="Times New Roman"/>
                <w:color w:val="000000"/>
                <w:sz w:val="18"/>
                <w:szCs w:val="18"/>
              </w:rPr>
              <w:t>202</w:t>
            </w:r>
            <w:r>
              <w:rPr>
                <w:rFonts w:cs="Times New Roman"/>
                <w:color w:val="000000"/>
                <w:sz w:val="18"/>
                <w:szCs w:val="18"/>
              </w:rPr>
              <w:t>4</w:t>
            </w:r>
          </w:p>
        </w:tc>
        <w:tc>
          <w:tcPr>
            <w:tcW w:w="900" w:type="dxa"/>
            <w:vAlign w:val="center"/>
          </w:tcPr>
          <w:p w14:paraId="0CA95285" w14:textId="7CC95C63" w:rsidR="0073783B" w:rsidRPr="00561EF0" w:rsidRDefault="0073783B">
            <w:pPr>
              <w:spacing w:line="240" w:lineRule="atLeast"/>
              <w:jc w:val="center"/>
              <w:rPr>
                <w:rFonts w:cs="Times New Roman"/>
                <w:color w:val="000000"/>
                <w:sz w:val="18"/>
                <w:szCs w:val="18"/>
              </w:rPr>
            </w:pPr>
            <w:r w:rsidRPr="00561EF0">
              <w:rPr>
                <w:rFonts w:cs="Times New Roman"/>
                <w:color w:val="000000"/>
                <w:sz w:val="18"/>
                <w:szCs w:val="18"/>
              </w:rPr>
              <w:t>202</w:t>
            </w:r>
            <w:r>
              <w:rPr>
                <w:rFonts w:cs="Times New Roman"/>
                <w:color w:val="000000"/>
                <w:sz w:val="18"/>
                <w:szCs w:val="18"/>
              </w:rPr>
              <w:t>5</w:t>
            </w:r>
          </w:p>
        </w:tc>
        <w:tc>
          <w:tcPr>
            <w:tcW w:w="900" w:type="dxa"/>
            <w:vAlign w:val="center"/>
          </w:tcPr>
          <w:p w14:paraId="56CF61E7" w14:textId="59530779" w:rsidR="0073783B" w:rsidRPr="00561EF0" w:rsidRDefault="0073783B">
            <w:pPr>
              <w:spacing w:line="240" w:lineRule="atLeast"/>
              <w:jc w:val="center"/>
              <w:rPr>
                <w:rFonts w:cs="Times New Roman"/>
                <w:color w:val="000000"/>
                <w:sz w:val="18"/>
                <w:szCs w:val="18"/>
              </w:rPr>
            </w:pPr>
            <w:r w:rsidRPr="00561EF0">
              <w:rPr>
                <w:rFonts w:cs="Times New Roman"/>
                <w:color w:val="000000"/>
                <w:sz w:val="18"/>
                <w:szCs w:val="18"/>
              </w:rPr>
              <w:t>202</w:t>
            </w:r>
            <w:r>
              <w:rPr>
                <w:rFonts w:cs="Times New Roman"/>
                <w:color w:val="000000"/>
                <w:sz w:val="18"/>
                <w:szCs w:val="18"/>
              </w:rPr>
              <w:t>4</w:t>
            </w:r>
          </w:p>
        </w:tc>
      </w:tr>
      <w:tr w:rsidR="0073783B" w:rsidRPr="00AB5DFA" w14:paraId="36463786" w14:textId="77777777">
        <w:trPr>
          <w:trHeight w:val="67"/>
        </w:trPr>
        <w:tc>
          <w:tcPr>
            <w:tcW w:w="1530" w:type="dxa"/>
            <w:vAlign w:val="center"/>
            <w:hideMark/>
          </w:tcPr>
          <w:p w14:paraId="286B74B2" w14:textId="77777777" w:rsidR="0073783B" w:rsidRPr="00561EF0" w:rsidRDefault="0073783B">
            <w:pPr>
              <w:spacing w:line="240" w:lineRule="atLeast"/>
              <w:ind w:left="167"/>
              <w:jc w:val="center"/>
              <w:rPr>
                <w:rFonts w:cs="Times New Roman"/>
                <w:color w:val="000000"/>
                <w:sz w:val="18"/>
                <w:szCs w:val="18"/>
              </w:rPr>
            </w:pPr>
          </w:p>
        </w:tc>
        <w:tc>
          <w:tcPr>
            <w:tcW w:w="1350" w:type="dxa"/>
            <w:vAlign w:val="center"/>
            <w:hideMark/>
          </w:tcPr>
          <w:p w14:paraId="3D6893E0" w14:textId="77777777" w:rsidR="0073783B" w:rsidRPr="00561EF0" w:rsidRDefault="0073783B">
            <w:pPr>
              <w:spacing w:line="240" w:lineRule="atLeast"/>
              <w:ind w:firstLineChars="200" w:firstLine="360"/>
              <w:rPr>
                <w:rFonts w:cs="Times New Roman"/>
                <w:sz w:val="18"/>
                <w:szCs w:val="18"/>
              </w:rPr>
            </w:pPr>
          </w:p>
        </w:tc>
        <w:tc>
          <w:tcPr>
            <w:tcW w:w="900" w:type="dxa"/>
            <w:vAlign w:val="center"/>
            <w:hideMark/>
          </w:tcPr>
          <w:p w14:paraId="6FFDCF97" w14:textId="77777777" w:rsidR="0073783B" w:rsidRPr="00561EF0" w:rsidRDefault="0073783B">
            <w:pPr>
              <w:spacing w:line="240" w:lineRule="atLeast"/>
              <w:rPr>
                <w:rFonts w:cs="Times New Roman"/>
                <w:sz w:val="18"/>
                <w:szCs w:val="18"/>
              </w:rPr>
            </w:pPr>
          </w:p>
        </w:tc>
        <w:tc>
          <w:tcPr>
            <w:tcW w:w="1890" w:type="dxa"/>
            <w:gridSpan w:val="2"/>
            <w:vAlign w:val="center"/>
            <w:hideMark/>
          </w:tcPr>
          <w:p w14:paraId="7711BE2D" w14:textId="77777777" w:rsidR="0073783B" w:rsidRPr="00561EF0" w:rsidRDefault="0073783B">
            <w:pPr>
              <w:spacing w:line="240" w:lineRule="atLeast"/>
              <w:jc w:val="center"/>
              <w:rPr>
                <w:rFonts w:cs="Times New Roman"/>
                <w:i/>
                <w:iCs/>
                <w:color w:val="000000"/>
                <w:sz w:val="18"/>
                <w:szCs w:val="18"/>
              </w:rPr>
            </w:pPr>
            <w:r w:rsidRPr="00561EF0">
              <w:rPr>
                <w:rFonts w:cs="Times New Roman"/>
                <w:i/>
                <w:iCs/>
                <w:color w:val="000000"/>
                <w:sz w:val="18"/>
                <w:szCs w:val="18"/>
              </w:rPr>
              <w:t>(%)</w:t>
            </w:r>
          </w:p>
        </w:tc>
        <w:tc>
          <w:tcPr>
            <w:tcW w:w="3600" w:type="dxa"/>
            <w:gridSpan w:val="4"/>
            <w:vAlign w:val="center"/>
            <w:hideMark/>
          </w:tcPr>
          <w:p w14:paraId="7EB9BAF5" w14:textId="77777777" w:rsidR="0073783B" w:rsidRPr="00561EF0" w:rsidRDefault="0073783B">
            <w:pPr>
              <w:spacing w:line="240" w:lineRule="atLeast"/>
              <w:jc w:val="center"/>
              <w:rPr>
                <w:rFonts w:cs="Times New Roman"/>
                <w:i/>
                <w:iCs/>
                <w:color w:val="000000"/>
                <w:sz w:val="18"/>
                <w:szCs w:val="18"/>
              </w:rPr>
            </w:pPr>
            <w:r w:rsidRPr="00561EF0">
              <w:rPr>
                <w:rFonts w:cs="Times New Roman"/>
                <w:i/>
                <w:iCs/>
                <w:color w:val="000000"/>
                <w:sz w:val="18"/>
                <w:szCs w:val="18"/>
              </w:rPr>
              <w:t>(in thousand Baht)</w:t>
            </w:r>
          </w:p>
        </w:tc>
      </w:tr>
      <w:tr w:rsidR="0073783B" w:rsidRPr="00AB5DFA" w14:paraId="31F25F9A" w14:textId="77777777">
        <w:trPr>
          <w:trHeight w:val="197"/>
        </w:trPr>
        <w:tc>
          <w:tcPr>
            <w:tcW w:w="1530" w:type="dxa"/>
            <w:tcBorders>
              <w:bottom w:val="nil"/>
            </w:tcBorders>
            <w:vAlign w:val="center"/>
            <w:hideMark/>
          </w:tcPr>
          <w:p w14:paraId="3ECCE686" w14:textId="77777777" w:rsidR="0073783B" w:rsidRPr="00561EF0" w:rsidRDefault="0073783B">
            <w:pPr>
              <w:spacing w:line="240" w:lineRule="atLeast"/>
              <w:ind w:right="-116"/>
              <w:rPr>
                <w:rFonts w:cs="Times New Roman"/>
                <w:b/>
                <w:bCs/>
                <w:color w:val="000000"/>
                <w:sz w:val="18"/>
                <w:szCs w:val="18"/>
              </w:rPr>
            </w:pPr>
            <w:r w:rsidRPr="00561EF0">
              <w:rPr>
                <w:rFonts w:cs="Times New Roman"/>
                <w:b/>
                <w:bCs/>
                <w:color w:val="000000"/>
                <w:sz w:val="18"/>
                <w:szCs w:val="18"/>
              </w:rPr>
              <w:t>Subsidiary</w:t>
            </w:r>
          </w:p>
        </w:tc>
        <w:tc>
          <w:tcPr>
            <w:tcW w:w="1350" w:type="dxa"/>
            <w:tcBorders>
              <w:bottom w:val="nil"/>
            </w:tcBorders>
            <w:vAlign w:val="center"/>
            <w:hideMark/>
          </w:tcPr>
          <w:p w14:paraId="55B46A29" w14:textId="77777777" w:rsidR="0073783B" w:rsidRPr="00561EF0" w:rsidRDefault="0073783B">
            <w:pPr>
              <w:spacing w:line="240" w:lineRule="atLeast"/>
              <w:rPr>
                <w:rFonts w:cs="Times New Roman"/>
                <w:b/>
                <w:bCs/>
                <w:color w:val="000000"/>
                <w:sz w:val="18"/>
                <w:szCs w:val="18"/>
              </w:rPr>
            </w:pPr>
          </w:p>
        </w:tc>
        <w:tc>
          <w:tcPr>
            <w:tcW w:w="900" w:type="dxa"/>
            <w:tcBorders>
              <w:bottom w:val="nil"/>
            </w:tcBorders>
            <w:vAlign w:val="center"/>
            <w:hideMark/>
          </w:tcPr>
          <w:p w14:paraId="05598BAD" w14:textId="77777777" w:rsidR="0073783B" w:rsidRPr="00561EF0" w:rsidRDefault="0073783B">
            <w:pPr>
              <w:spacing w:line="240" w:lineRule="atLeast"/>
              <w:ind w:firstLineChars="200" w:firstLine="360"/>
              <w:rPr>
                <w:rFonts w:cs="Times New Roman"/>
                <w:sz w:val="18"/>
                <w:szCs w:val="18"/>
              </w:rPr>
            </w:pPr>
          </w:p>
        </w:tc>
        <w:tc>
          <w:tcPr>
            <w:tcW w:w="900" w:type="dxa"/>
            <w:tcBorders>
              <w:bottom w:val="nil"/>
            </w:tcBorders>
            <w:vAlign w:val="center"/>
            <w:hideMark/>
          </w:tcPr>
          <w:p w14:paraId="57502B16" w14:textId="77777777" w:rsidR="0073783B" w:rsidRPr="00561EF0" w:rsidRDefault="0073783B">
            <w:pPr>
              <w:spacing w:line="240" w:lineRule="atLeast"/>
              <w:rPr>
                <w:rFonts w:cs="Times New Roman"/>
                <w:sz w:val="18"/>
                <w:szCs w:val="18"/>
              </w:rPr>
            </w:pPr>
          </w:p>
        </w:tc>
        <w:tc>
          <w:tcPr>
            <w:tcW w:w="990" w:type="dxa"/>
            <w:tcBorders>
              <w:bottom w:val="nil"/>
            </w:tcBorders>
            <w:vAlign w:val="center"/>
            <w:hideMark/>
          </w:tcPr>
          <w:p w14:paraId="3991D085" w14:textId="77777777" w:rsidR="0073783B" w:rsidRPr="00561EF0" w:rsidRDefault="0073783B">
            <w:pPr>
              <w:spacing w:line="240" w:lineRule="atLeast"/>
              <w:rPr>
                <w:rFonts w:cs="Times New Roman"/>
                <w:sz w:val="18"/>
                <w:szCs w:val="18"/>
              </w:rPr>
            </w:pPr>
          </w:p>
        </w:tc>
        <w:tc>
          <w:tcPr>
            <w:tcW w:w="810" w:type="dxa"/>
            <w:tcBorders>
              <w:bottom w:val="nil"/>
            </w:tcBorders>
            <w:vAlign w:val="center"/>
            <w:hideMark/>
          </w:tcPr>
          <w:p w14:paraId="29F95CE1" w14:textId="77777777" w:rsidR="0073783B" w:rsidRPr="00561EF0" w:rsidRDefault="0073783B">
            <w:pPr>
              <w:spacing w:line="240" w:lineRule="atLeast"/>
              <w:jc w:val="both"/>
              <w:rPr>
                <w:rFonts w:cs="Times New Roman"/>
                <w:sz w:val="18"/>
                <w:szCs w:val="18"/>
              </w:rPr>
            </w:pPr>
          </w:p>
        </w:tc>
        <w:tc>
          <w:tcPr>
            <w:tcW w:w="990" w:type="dxa"/>
            <w:tcBorders>
              <w:bottom w:val="nil"/>
            </w:tcBorders>
            <w:vAlign w:val="center"/>
            <w:hideMark/>
          </w:tcPr>
          <w:p w14:paraId="5E6CE00E" w14:textId="77777777" w:rsidR="0073783B" w:rsidRPr="00561EF0" w:rsidRDefault="0073783B">
            <w:pPr>
              <w:spacing w:line="240" w:lineRule="atLeast"/>
              <w:jc w:val="both"/>
              <w:rPr>
                <w:rFonts w:cs="Times New Roman"/>
                <w:sz w:val="18"/>
                <w:szCs w:val="18"/>
              </w:rPr>
            </w:pPr>
          </w:p>
        </w:tc>
        <w:tc>
          <w:tcPr>
            <w:tcW w:w="900" w:type="dxa"/>
            <w:tcBorders>
              <w:bottom w:val="nil"/>
            </w:tcBorders>
            <w:vAlign w:val="center"/>
            <w:hideMark/>
          </w:tcPr>
          <w:p w14:paraId="11DC5B65" w14:textId="77777777" w:rsidR="0073783B" w:rsidRPr="00561EF0" w:rsidRDefault="0073783B">
            <w:pPr>
              <w:spacing w:line="240" w:lineRule="atLeast"/>
              <w:jc w:val="both"/>
              <w:rPr>
                <w:rFonts w:cs="Times New Roman"/>
                <w:sz w:val="18"/>
                <w:szCs w:val="18"/>
              </w:rPr>
            </w:pPr>
          </w:p>
        </w:tc>
        <w:tc>
          <w:tcPr>
            <w:tcW w:w="900" w:type="dxa"/>
            <w:tcBorders>
              <w:bottom w:val="nil"/>
            </w:tcBorders>
            <w:vAlign w:val="center"/>
            <w:hideMark/>
          </w:tcPr>
          <w:p w14:paraId="4DAAF128" w14:textId="77777777" w:rsidR="0073783B" w:rsidRPr="00561EF0" w:rsidRDefault="0073783B">
            <w:pPr>
              <w:spacing w:line="240" w:lineRule="atLeast"/>
              <w:jc w:val="both"/>
              <w:rPr>
                <w:rFonts w:cs="Times New Roman"/>
                <w:sz w:val="18"/>
                <w:szCs w:val="18"/>
              </w:rPr>
            </w:pPr>
          </w:p>
        </w:tc>
      </w:tr>
      <w:tr w:rsidR="0073783B" w:rsidRPr="00AB5DFA" w14:paraId="3E3E4654" w14:textId="77777777">
        <w:trPr>
          <w:trHeight w:val="461"/>
        </w:trPr>
        <w:tc>
          <w:tcPr>
            <w:tcW w:w="1530" w:type="dxa"/>
            <w:vMerge w:val="restart"/>
            <w:tcBorders>
              <w:bottom w:val="nil"/>
            </w:tcBorders>
            <w:hideMark/>
          </w:tcPr>
          <w:p w14:paraId="3A4A6924" w14:textId="77777777" w:rsidR="0073783B" w:rsidRPr="00561EF0" w:rsidRDefault="0073783B">
            <w:pPr>
              <w:spacing w:line="240" w:lineRule="atLeast"/>
              <w:ind w:left="167" w:right="-116" w:hanging="167"/>
              <w:rPr>
                <w:rFonts w:cs="Times New Roman"/>
                <w:color w:val="000000"/>
                <w:sz w:val="18"/>
                <w:szCs w:val="18"/>
              </w:rPr>
            </w:pPr>
            <w:r w:rsidRPr="00561EF0">
              <w:rPr>
                <w:rFonts w:cs="Times New Roman"/>
                <w:color w:val="000000"/>
                <w:sz w:val="18"/>
                <w:szCs w:val="18"/>
              </w:rPr>
              <w:t>Thai Micro</w:t>
            </w:r>
            <w:r w:rsidRPr="00561EF0">
              <w:rPr>
                <w:rFonts w:cs="Times New Roman"/>
                <w:color w:val="000000"/>
                <w:sz w:val="18"/>
                <w:szCs w:val="18"/>
              </w:rPr>
              <w:br/>
              <w:t>Digital Solutions</w:t>
            </w:r>
            <w:r w:rsidRPr="00561EF0">
              <w:rPr>
                <w:rFonts w:cs="Times New Roman"/>
                <w:color w:val="000000"/>
                <w:sz w:val="18"/>
                <w:szCs w:val="18"/>
              </w:rPr>
              <w:br/>
              <w:t>Co., Ltd.</w:t>
            </w:r>
          </w:p>
        </w:tc>
        <w:tc>
          <w:tcPr>
            <w:tcW w:w="1350" w:type="dxa"/>
            <w:vMerge w:val="restart"/>
            <w:tcBorders>
              <w:bottom w:val="nil"/>
            </w:tcBorders>
            <w:hideMark/>
          </w:tcPr>
          <w:p w14:paraId="53B06DE2" w14:textId="77777777" w:rsidR="0073783B" w:rsidRPr="00561EF0" w:rsidRDefault="0073783B">
            <w:pPr>
              <w:spacing w:line="240" w:lineRule="atLeast"/>
              <w:ind w:left="160" w:right="-107" w:hanging="160"/>
              <w:rPr>
                <w:rFonts w:cs="Times New Roman"/>
                <w:color w:val="000000"/>
                <w:sz w:val="18"/>
                <w:szCs w:val="18"/>
              </w:rPr>
            </w:pPr>
            <w:r w:rsidRPr="00561EF0">
              <w:rPr>
                <w:rFonts w:cs="Times New Roman"/>
                <w:color w:val="000000"/>
                <w:sz w:val="18"/>
                <w:szCs w:val="18"/>
              </w:rPr>
              <w:t>Electronic</w:t>
            </w:r>
            <w:r w:rsidRPr="00561EF0">
              <w:rPr>
                <w:rFonts w:cs="Times New Roman"/>
                <w:color w:val="000000"/>
                <w:sz w:val="18"/>
                <w:szCs w:val="18"/>
              </w:rPr>
              <w:br/>
              <w:t>payment and</w:t>
            </w:r>
            <w:r w:rsidRPr="00561EF0">
              <w:rPr>
                <w:rFonts w:cs="Times New Roman"/>
                <w:color w:val="000000"/>
                <w:sz w:val="18"/>
                <w:szCs w:val="18"/>
              </w:rPr>
              <w:br/>
              <w:t>electronic</w:t>
            </w:r>
            <w:r w:rsidRPr="00561EF0">
              <w:rPr>
                <w:rFonts w:cs="Times New Roman"/>
                <w:color w:val="000000"/>
                <w:sz w:val="18"/>
                <w:szCs w:val="18"/>
              </w:rPr>
              <w:br/>
              <w:t>money service</w:t>
            </w:r>
          </w:p>
        </w:tc>
        <w:tc>
          <w:tcPr>
            <w:tcW w:w="900" w:type="dxa"/>
            <w:vMerge w:val="restart"/>
            <w:tcBorders>
              <w:bottom w:val="nil"/>
            </w:tcBorders>
            <w:vAlign w:val="bottom"/>
            <w:hideMark/>
          </w:tcPr>
          <w:p w14:paraId="32744ED8" w14:textId="77777777" w:rsidR="0073783B" w:rsidRPr="00561EF0" w:rsidRDefault="0073783B">
            <w:pPr>
              <w:spacing w:line="240" w:lineRule="atLeast"/>
              <w:jc w:val="center"/>
              <w:rPr>
                <w:rFonts w:cs="Times New Roman"/>
                <w:color w:val="000000"/>
                <w:sz w:val="18"/>
                <w:szCs w:val="18"/>
              </w:rPr>
            </w:pPr>
            <w:r w:rsidRPr="00561EF0">
              <w:rPr>
                <w:rFonts w:cs="Times New Roman"/>
                <w:color w:val="000000"/>
                <w:sz w:val="18"/>
                <w:szCs w:val="18"/>
              </w:rPr>
              <w:t>Ordinary</w:t>
            </w:r>
          </w:p>
        </w:tc>
        <w:tc>
          <w:tcPr>
            <w:tcW w:w="900" w:type="dxa"/>
            <w:vMerge w:val="restart"/>
            <w:tcBorders>
              <w:bottom w:val="nil"/>
            </w:tcBorders>
            <w:vAlign w:val="bottom"/>
            <w:hideMark/>
          </w:tcPr>
          <w:p w14:paraId="330182D8" w14:textId="77777777" w:rsidR="0073783B" w:rsidRPr="00561EF0" w:rsidRDefault="0073783B">
            <w:pPr>
              <w:spacing w:line="240" w:lineRule="atLeast"/>
              <w:ind w:left="-98" w:right="-81"/>
              <w:jc w:val="center"/>
              <w:rPr>
                <w:rFonts w:cs="Times New Roman"/>
                <w:color w:val="000000"/>
                <w:sz w:val="18"/>
                <w:szCs w:val="18"/>
              </w:rPr>
            </w:pPr>
            <w:r w:rsidRPr="00561EF0">
              <w:rPr>
                <w:rFonts w:cs="Times New Roman"/>
                <w:color w:val="000000"/>
                <w:sz w:val="18"/>
                <w:szCs w:val="18"/>
              </w:rPr>
              <w:t xml:space="preserve">100.00 </w:t>
            </w:r>
          </w:p>
        </w:tc>
        <w:tc>
          <w:tcPr>
            <w:tcW w:w="990" w:type="dxa"/>
            <w:vMerge w:val="restart"/>
            <w:tcBorders>
              <w:bottom w:val="nil"/>
            </w:tcBorders>
            <w:vAlign w:val="bottom"/>
            <w:hideMark/>
          </w:tcPr>
          <w:p w14:paraId="5C057228" w14:textId="77777777" w:rsidR="0073783B" w:rsidRPr="00561EF0" w:rsidRDefault="0073783B">
            <w:pPr>
              <w:spacing w:line="240" w:lineRule="atLeast"/>
              <w:ind w:left="-45" w:right="-125"/>
              <w:jc w:val="center"/>
              <w:rPr>
                <w:rFonts w:cs="Times New Roman"/>
                <w:color w:val="000000"/>
                <w:sz w:val="18"/>
                <w:szCs w:val="18"/>
              </w:rPr>
            </w:pPr>
            <w:r w:rsidRPr="00561EF0">
              <w:rPr>
                <w:rFonts w:cs="Times New Roman"/>
                <w:color w:val="000000"/>
                <w:sz w:val="18"/>
                <w:szCs w:val="18"/>
              </w:rPr>
              <w:t>100.00</w:t>
            </w:r>
          </w:p>
        </w:tc>
        <w:tc>
          <w:tcPr>
            <w:tcW w:w="810" w:type="dxa"/>
            <w:vMerge w:val="restart"/>
            <w:tcBorders>
              <w:bottom w:val="nil"/>
            </w:tcBorders>
            <w:vAlign w:val="bottom"/>
          </w:tcPr>
          <w:p w14:paraId="57F952A1" w14:textId="77777777" w:rsidR="0073783B" w:rsidRPr="00561EF0" w:rsidRDefault="0073783B">
            <w:pPr>
              <w:pBdr>
                <w:bottom w:val="single" w:sz="4" w:space="1" w:color="auto"/>
              </w:pBdr>
              <w:spacing w:line="240" w:lineRule="atLeast"/>
              <w:jc w:val="center"/>
              <w:rPr>
                <w:rFonts w:cs="Times New Roman"/>
                <w:color w:val="000000"/>
                <w:sz w:val="18"/>
                <w:szCs w:val="18"/>
              </w:rPr>
            </w:pPr>
            <w:r w:rsidRPr="00561EF0">
              <w:rPr>
                <w:rFonts w:cs="Times New Roman"/>
                <w:color w:val="000000"/>
                <w:sz w:val="18"/>
                <w:szCs w:val="18"/>
              </w:rPr>
              <w:t>350,000</w:t>
            </w:r>
          </w:p>
        </w:tc>
        <w:tc>
          <w:tcPr>
            <w:tcW w:w="990" w:type="dxa"/>
            <w:vMerge w:val="restart"/>
            <w:tcBorders>
              <w:bottom w:val="nil"/>
            </w:tcBorders>
            <w:vAlign w:val="bottom"/>
            <w:hideMark/>
          </w:tcPr>
          <w:p w14:paraId="12E3CC1F" w14:textId="77777777" w:rsidR="0073783B" w:rsidRPr="00561EF0" w:rsidRDefault="0073783B">
            <w:pPr>
              <w:pBdr>
                <w:bottom w:val="single" w:sz="4" w:space="1" w:color="auto"/>
              </w:pBdr>
              <w:spacing w:line="240" w:lineRule="atLeast"/>
              <w:jc w:val="center"/>
              <w:rPr>
                <w:rFonts w:cs="Times New Roman"/>
                <w:color w:val="000000"/>
                <w:sz w:val="18"/>
                <w:szCs w:val="18"/>
              </w:rPr>
            </w:pPr>
            <w:r w:rsidRPr="00561EF0">
              <w:rPr>
                <w:rFonts w:cs="Times New Roman"/>
                <w:color w:val="000000"/>
                <w:sz w:val="18"/>
                <w:szCs w:val="18"/>
              </w:rPr>
              <w:t>350,000</w:t>
            </w:r>
          </w:p>
        </w:tc>
        <w:tc>
          <w:tcPr>
            <w:tcW w:w="900" w:type="dxa"/>
            <w:vMerge w:val="restart"/>
            <w:tcBorders>
              <w:bottom w:val="nil"/>
            </w:tcBorders>
            <w:vAlign w:val="bottom"/>
          </w:tcPr>
          <w:p w14:paraId="481A8EBD" w14:textId="77777777" w:rsidR="0073783B" w:rsidRPr="00561EF0" w:rsidRDefault="0073783B">
            <w:pPr>
              <w:pBdr>
                <w:bottom w:val="single" w:sz="4" w:space="1" w:color="auto"/>
              </w:pBdr>
              <w:tabs>
                <w:tab w:val="decimal" w:pos="473"/>
              </w:tabs>
              <w:spacing w:line="240" w:lineRule="atLeast"/>
              <w:rPr>
                <w:rFonts w:cs="Times New Roman"/>
                <w:color w:val="000000"/>
                <w:sz w:val="18"/>
                <w:szCs w:val="18"/>
              </w:rPr>
            </w:pPr>
            <w:r w:rsidRPr="00561EF0">
              <w:rPr>
                <w:rFonts w:cs="Times New Roman"/>
                <w:color w:val="000000"/>
                <w:sz w:val="18"/>
                <w:szCs w:val="18"/>
              </w:rPr>
              <w:t>-</w:t>
            </w:r>
          </w:p>
        </w:tc>
        <w:tc>
          <w:tcPr>
            <w:tcW w:w="900" w:type="dxa"/>
            <w:vMerge w:val="restart"/>
            <w:tcBorders>
              <w:bottom w:val="nil"/>
            </w:tcBorders>
            <w:vAlign w:val="bottom"/>
            <w:hideMark/>
          </w:tcPr>
          <w:p w14:paraId="3DE2BB75" w14:textId="77777777" w:rsidR="0073783B" w:rsidRPr="00561EF0" w:rsidRDefault="0073783B">
            <w:pPr>
              <w:pBdr>
                <w:bottom w:val="single" w:sz="4" w:space="1" w:color="auto"/>
              </w:pBdr>
              <w:tabs>
                <w:tab w:val="decimal" w:pos="473"/>
              </w:tabs>
              <w:spacing w:line="240" w:lineRule="atLeast"/>
              <w:rPr>
                <w:rFonts w:cs="Times New Roman"/>
                <w:color w:val="000000"/>
                <w:sz w:val="18"/>
                <w:szCs w:val="18"/>
              </w:rPr>
            </w:pPr>
            <w:r w:rsidRPr="00561EF0">
              <w:rPr>
                <w:rFonts w:cs="Times New Roman"/>
                <w:color w:val="000000"/>
                <w:sz w:val="18"/>
                <w:szCs w:val="18"/>
              </w:rPr>
              <w:t>-</w:t>
            </w:r>
          </w:p>
        </w:tc>
      </w:tr>
      <w:tr w:rsidR="0073783B" w:rsidRPr="00AB5DFA" w14:paraId="534C6DDF" w14:textId="77777777">
        <w:trPr>
          <w:trHeight w:val="253"/>
        </w:trPr>
        <w:tc>
          <w:tcPr>
            <w:tcW w:w="1530" w:type="dxa"/>
            <w:vMerge/>
            <w:tcBorders>
              <w:bottom w:val="nil"/>
            </w:tcBorders>
            <w:vAlign w:val="center"/>
            <w:hideMark/>
          </w:tcPr>
          <w:p w14:paraId="761CE1A6" w14:textId="77777777" w:rsidR="0073783B" w:rsidRPr="00561EF0" w:rsidRDefault="0073783B">
            <w:pPr>
              <w:spacing w:line="240" w:lineRule="atLeast"/>
              <w:rPr>
                <w:rFonts w:cs="Times New Roman"/>
                <w:color w:val="000000"/>
                <w:sz w:val="18"/>
                <w:szCs w:val="18"/>
              </w:rPr>
            </w:pPr>
          </w:p>
        </w:tc>
        <w:tc>
          <w:tcPr>
            <w:tcW w:w="1350" w:type="dxa"/>
            <w:vMerge/>
            <w:tcBorders>
              <w:bottom w:val="nil"/>
            </w:tcBorders>
            <w:vAlign w:val="center"/>
            <w:hideMark/>
          </w:tcPr>
          <w:p w14:paraId="4D09950A" w14:textId="77777777" w:rsidR="0073783B" w:rsidRPr="00561EF0" w:rsidRDefault="0073783B">
            <w:pPr>
              <w:spacing w:line="240" w:lineRule="atLeast"/>
              <w:rPr>
                <w:rFonts w:cs="Times New Roman"/>
                <w:color w:val="000000"/>
                <w:sz w:val="18"/>
                <w:szCs w:val="18"/>
              </w:rPr>
            </w:pPr>
          </w:p>
        </w:tc>
        <w:tc>
          <w:tcPr>
            <w:tcW w:w="900" w:type="dxa"/>
            <w:vMerge/>
            <w:tcBorders>
              <w:bottom w:val="nil"/>
            </w:tcBorders>
            <w:vAlign w:val="center"/>
            <w:hideMark/>
          </w:tcPr>
          <w:p w14:paraId="03A784AB" w14:textId="77777777" w:rsidR="0073783B" w:rsidRPr="00561EF0" w:rsidRDefault="0073783B">
            <w:pPr>
              <w:spacing w:line="240" w:lineRule="atLeast"/>
              <w:rPr>
                <w:rFonts w:cs="Times New Roman"/>
                <w:color w:val="000000"/>
                <w:sz w:val="18"/>
                <w:szCs w:val="18"/>
              </w:rPr>
            </w:pPr>
          </w:p>
        </w:tc>
        <w:tc>
          <w:tcPr>
            <w:tcW w:w="900" w:type="dxa"/>
            <w:vMerge/>
            <w:tcBorders>
              <w:bottom w:val="nil"/>
            </w:tcBorders>
            <w:vAlign w:val="center"/>
            <w:hideMark/>
          </w:tcPr>
          <w:p w14:paraId="4C99340A" w14:textId="77777777" w:rsidR="0073783B" w:rsidRPr="00561EF0" w:rsidRDefault="0073783B">
            <w:pPr>
              <w:spacing w:line="240" w:lineRule="atLeast"/>
              <w:rPr>
                <w:rFonts w:cs="Times New Roman"/>
                <w:color w:val="000000"/>
                <w:sz w:val="18"/>
                <w:szCs w:val="18"/>
              </w:rPr>
            </w:pPr>
          </w:p>
        </w:tc>
        <w:tc>
          <w:tcPr>
            <w:tcW w:w="990" w:type="dxa"/>
            <w:vMerge/>
            <w:tcBorders>
              <w:bottom w:val="nil"/>
            </w:tcBorders>
            <w:vAlign w:val="center"/>
            <w:hideMark/>
          </w:tcPr>
          <w:p w14:paraId="2C6E4C02" w14:textId="77777777" w:rsidR="0073783B" w:rsidRPr="00561EF0" w:rsidRDefault="0073783B">
            <w:pPr>
              <w:spacing w:line="240" w:lineRule="atLeast"/>
              <w:rPr>
                <w:rFonts w:cs="Times New Roman"/>
                <w:color w:val="000000"/>
                <w:sz w:val="18"/>
                <w:szCs w:val="18"/>
              </w:rPr>
            </w:pPr>
          </w:p>
        </w:tc>
        <w:tc>
          <w:tcPr>
            <w:tcW w:w="810" w:type="dxa"/>
            <w:vMerge/>
            <w:tcBorders>
              <w:bottom w:val="nil"/>
            </w:tcBorders>
            <w:vAlign w:val="center"/>
          </w:tcPr>
          <w:p w14:paraId="1E66C38B" w14:textId="77777777" w:rsidR="0073783B" w:rsidRPr="00561EF0" w:rsidRDefault="0073783B">
            <w:pPr>
              <w:spacing w:line="240" w:lineRule="atLeast"/>
              <w:jc w:val="center"/>
              <w:rPr>
                <w:rFonts w:cs="Times New Roman"/>
                <w:color w:val="000000"/>
                <w:sz w:val="18"/>
                <w:szCs w:val="18"/>
              </w:rPr>
            </w:pPr>
          </w:p>
        </w:tc>
        <w:tc>
          <w:tcPr>
            <w:tcW w:w="990" w:type="dxa"/>
            <w:vMerge/>
            <w:tcBorders>
              <w:bottom w:val="nil"/>
            </w:tcBorders>
            <w:vAlign w:val="center"/>
            <w:hideMark/>
          </w:tcPr>
          <w:p w14:paraId="676864AA" w14:textId="77777777" w:rsidR="0073783B" w:rsidRPr="00561EF0" w:rsidRDefault="0073783B">
            <w:pPr>
              <w:spacing w:line="240" w:lineRule="atLeast"/>
              <w:rPr>
                <w:rFonts w:cs="Times New Roman"/>
                <w:color w:val="000000"/>
                <w:sz w:val="18"/>
                <w:szCs w:val="18"/>
              </w:rPr>
            </w:pPr>
          </w:p>
        </w:tc>
        <w:tc>
          <w:tcPr>
            <w:tcW w:w="900" w:type="dxa"/>
            <w:vMerge/>
            <w:tcBorders>
              <w:bottom w:val="nil"/>
            </w:tcBorders>
            <w:vAlign w:val="bottom"/>
          </w:tcPr>
          <w:p w14:paraId="2AEABE4D" w14:textId="77777777" w:rsidR="0073783B" w:rsidRPr="00561EF0" w:rsidRDefault="0073783B">
            <w:pPr>
              <w:tabs>
                <w:tab w:val="decimal" w:pos="473"/>
              </w:tabs>
              <w:spacing w:line="240" w:lineRule="atLeast"/>
              <w:rPr>
                <w:rFonts w:cs="Times New Roman"/>
                <w:color w:val="000000"/>
                <w:sz w:val="18"/>
                <w:szCs w:val="18"/>
              </w:rPr>
            </w:pPr>
          </w:p>
        </w:tc>
        <w:tc>
          <w:tcPr>
            <w:tcW w:w="900" w:type="dxa"/>
            <w:vMerge/>
            <w:tcBorders>
              <w:bottom w:val="nil"/>
            </w:tcBorders>
            <w:vAlign w:val="bottom"/>
            <w:hideMark/>
          </w:tcPr>
          <w:p w14:paraId="0A936312" w14:textId="77777777" w:rsidR="0073783B" w:rsidRPr="00561EF0" w:rsidRDefault="0073783B">
            <w:pPr>
              <w:tabs>
                <w:tab w:val="decimal" w:pos="473"/>
              </w:tabs>
              <w:spacing w:line="240" w:lineRule="atLeast"/>
              <w:rPr>
                <w:rFonts w:cs="Times New Roman"/>
                <w:color w:val="000000"/>
                <w:sz w:val="18"/>
                <w:szCs w:val="18"/>
              </w:rPr>
            </w:pPr>
          </w:p>
        </w:tc>
      </w:tr>
      <w:tr w:rsidR="0073783B" w:rsidRPr="00AB5DFA" w14:paraId="63B0046A" w14:textId="77777777">
        <w:trPr>
          <w:trHeight w:val="197"/>
        </w:trPr>
        <w:tc>
          <w:tcPr>
            <w:tcW w:w="1530" w:type="dxa"/>
            <w:tcBorders>
              <w:bottom w:val="nil"/>
            </w:tcBorders>
            <w:vAlign w:val="bottom"/>
            <w:hideMark/>
          </w:tcPr>
          <w:p w14:paraId="361FF707" w14:textId="77777777" w:rsidR="0073783B" w:rsidRPr="00561EF0" w:rsidRDefault="0073783B">
            <w:pPr>
              <w:spacing w:line="240" w:lineRule="atLeast"/>
              <w:rPr>
                <w:rFonts w:cs="Times New Roman"/>
                <w:b/>
                <w:bCs/>
                <w:color w:val="000000"/>
                <w:sz w:val="18"/>
                <w:szCs w:val="18"/>
              </w:rPr>
            </w:pPr>
            <w:r w:rsidRPr="00561EF0">
              <w:rPr>
                <w:rFonts w:cs="Times New Roman"/>
                <w:b/>
                <w:bCs/>
                <w:color w:val="000000"/>
                <w:sz w:val="18"/>
                <w:szCs w:val="18"/>
              </w:rPr>
              <w:t>Total</w:t>
            </w:r>
          </w:p>
        </w:tc>
        <w:tc>
          <w:tcPr>
            <w:tcW w:w="1350" w:type="dxa"/>
            <w:tcBorders>
              <w:bottom w:val="nil"/>
            </w:tcBorders>
            <w:vAlign w:val="bottom"/>
            <w:hideMark/>
          </w:tcPr>
          <w:p w14:paraId="03549A6B" w14:textId="77777777" w:rsidR="0073783B" w:rsidRPr="00561EF0" w:rsidRDefault="0073783B">
            <w:pPr>
              <w:spacing w:line="240" w:lineRule="atLeast"/>
              <w:jc w:val="center"/>
              <w:rPr>
                <w:rFonts w:cs="Times New Roman"/>
                <w:b/>
                <w:bCs/>
                <w:color w:val="000000"/>
                <w:sz w:val="18"/>
                <w:szCs w:val="18"/>
              </w:rPr>
            </w:pPr>
          </w:p>
        </w:tc>
        <w:tc>
          <w:tcPr>
            <w:tcW w:w="900" w:type="dxa"/>
            <w:tcBorders>
              <w:bottom w:val="nil"/>
            </w:tcBorders>
            <w:vAlign w:val="bottom"/>
            <w:hideMark/>
          </w:tcPr>
          <w:p w14:paraId="5FB4AA4D" w14:textId="77777777" w:rsidR="0073783B" w:rsidRPr="00561EF0" w:rsidRDefault="0073783B">
            <w:pPr>
              <w:spacing w:line="240" w:lineRule="atLeast"/>
              <w:jc w:val="center"/>
              <w:rPr>
                <w:rFonts w:cs="Times New Roman"/>
                <w:sz w:val="18"/>
                <w:szCs w:val="18"/>
              </w:rPr>
            </w:pPr>
          </w:p>
        </w:tc>
        <w:tc>
          <w:tcPr>
            <w:tcW w:w="900" w:type="dxa"/>
            <w:tcBorders>
              <w:bottom w:val="nil"/>
            </w:tcBorders>
            <w:vAlign w:val="bottom"/>
            <w:hideMark/>
          </w:tcPr>
          <w:p w14:paraId="30F624FE" w14:textId="77777777" w:rsidR="0073783B" w:rsidRPr="00561EF0" w:rsidRDefault="0073783B">
            <w:pPr>
              <w:spacing w:line="240" w:lineRule="atLeast"/>
              <w:jc w:val="center"/>
              <w:rPr>
                <w:rFonts w:cs="Times New Roman"/>
                <w:sz w:val="18"/>
                <w:szCs w:val="18"/>
              </w:rPr>
            </w:pPr>
          </w:p>
        </w:tc>
        <w:tc>
          <w:tcPr>
            <w:tcW w:w="990" w:type="dxa"/>
            <w:tcBorders>
              <w:bottom w:val="nil"/>
            </w:tcBorders>
            <w:vAlign w:val="bottom"/>
            <w:hideMark/>
          </w:tcPr>
          <w:p w14:paraId="6DF5E6A8" w14:textId="77777777" w:rsidR="0073783B" w:rsidRPr="00561EF0" w:rsidRDefault="0073783B">
            <w:pPr>
              <w:spacing w:line="240" w:lineRule="atLeast"/>
              <w:jc w:val="center"/>
              <w:rPr>
                <w:rFonts w:cs="Times New Roman"/>
                <w:sz w:val="18"/>
                <w:szCs w:val="18"/>
              </w:rPr>
            </w:pPr>
          </w:p>
        </w:tc>
        <w:tc>
          <w:tcPr>
            <w:tcW w:w="810" w:type="dxa"/>
            <w:tcBorders>
              <w:bottom w:val="nil"/>
            </w:tcBorders>
            <w:vAlign w:val="bottom"/>
          </w:tcPr>
          <w:p w14:paraId="0D9EB8B0" w14:textId="77777777" w:rsidR="0073783B" w:rsidRPr="00561EF0" w:rsidRDefault="0073783B">
            <w:pPr>
              <w:pBdr>
                <w:bottom w:val="double" w:sz="4" w:space="1" w:color="auto"/>
              </w:pBdr>
              <w:spacing w:line="240" w:lineRule="atLeast"/>
              <w:jc w:val="center"/>
              <w:rPr>
                <w:rFonts w:cs="Times New Roman"/>
                <w:b/>
                <w:bCs/>
                <w:color w:val="000000"/>
                <w:sz w:val="18"/>
                <w:szCs w:val="18"/>
              </w:rPr>
            </w:pPr>
            <w:r w:rsidRPr="00561EF0">
              <w:rPr>
                <w:rFonts w:cs="Times New Roman"/>
                <w:b/>
                <w:bCs/>
                <w:color w:val="000000"/>
                <w:sz w:val="18"/>
                <w:szCs w:val="18"/>
              </w:rPr>
              <w:t>350,000</w:t>
            </w:r>
          </w:p>
        </w:tc>
        <w:tc>
          <w:tcPr>
            <w:tcW w:w="990" w:type="dxa"/>
            <w:tcBorders>
              <w:bottom w:val="nil"/>
            </w:tcBorders>
            <w:vAlign w:val="bottom"/>
            <w:hideMark/>
          </w:tcPr>
          <w:p w14:paraId="1D2002F1" w14:textId="77777777" w:rsidR="0073783B" w:rsidRPr="00561EF0" w:rsidRDefault="0073783B">
            <w:pPr>
              <w:pBdr>
                <w:bottom w:val="double" w:sz="4" w:space="1" w:color="auto"/>
              </w:pBdr>
              <w:spacing w:line="240" w:lineRule="atLeast"/>
              <w:jc w:val="center"/>
              <w:rPr>
                <w:rFonts w:cs="Times New Roman"/>
                <w:b/>
                <w:bCs/>
                <w:color w:val="000000"/>
                <w:sz w:val="18"/>
                <w:szCs w:val="18"/>
              </w:rPr>
            </w:pPr>
            <w:r w:rsidRPr="00561EF0">
              <w:rPr>
                <w:rFonts w:cs="Times New Roman"/>
                <w:b/>
                <w:bCs/>
                <w:color w:val="000000"/>
                <w:sz w:val="18"/>
                <w:szCs w:val="18"/>
              </w:rPr>
              <w:t>350,000</w:t>
            </w:r>
          </w:p>
        </w:tc>
        <w:tc>
          <w:tcPr>
            <w:tcW w:w="900" w:type="dxa"/>
            <w:tcBorders>
              <w:bottom w:val="nil"/>
            </w:tcBorders>
            <w:vAlign w:val="bottom"/>
          </w:tcPr>
          <w:p w14:paraId="701DAA92" w14:textId="77777777" w:rsidR="0073783B" w:rsidRPr="00561EF0" w:rsidRDefault="0073783B">
            <w:pPr>
              <w:pBdr>
                <w:bottom w:val="double" w:sz="4" w:space="1" w:color="auto"/>
              </w:pBdr>
              <w:tabs>
                <w:tab w:val="decimal" w:pos="473"/>
              </w:tabs>
              <w:spacing w:line="240" w:lineRule="atLeast"/>
              <w:rPr>
                <w:rFonts w:cs="Times New Roman"/>
                <w:b/>
                <w:bCs/>
                <w:color w:val="000000"/>
                <w:sz w:val="18"/>
                <w:szCs w:val="18"/>
              </w:rPr>
            </w:pPr>
            <w:r w:rsidRPr="00561EF0">
              <w:rPr>
                <w:rFonts w:cs="Times New Roman"/>
                <w:b/>
                <w:bCs/>
                <w:color w:val="000000"/>
                <w:sz w:val="18"/>
                <w:szCs w:val="18"/>
              </w:rPr>
              <w:t>-</w:t>
            </w:r>
          </w:p>
        </w:tc>
        <w:tc>
          <w:tcPr>
            <w:tcW w:w="900" w:type="dxa"/>
            <w:tcBorders>
              <w:bottom w:val="nil"/>
            </w:tcBorders>
            <w:vAlign w:val="bottom"/>
            <w:hideMark/>
          </w:tcPr>
          <w:p w14:paraId="3D2586C5" w14:textId="77777777" w:rsidR="0073783B" w:rsidRPr="00561EF0" w:rsidRDefault="0073783B">
            <w:pPr>
              <w:pBdr>
                <w:bottom w:val="double" w:sz="4" w:space="1" w:color="auto"/>
              </w:pBdr>
              <w:tabs>
                <w:tab w:val="decimal" w:pos="473"/>
              </w:tabs>
              <w:spacing w:line="240" w:lineRule="atLeast"/>
              <w:rPr>
                <w:rFonts w:cs="Times New Roman"/>
                <w:b/>
                <w:bCs/>
                <w:color w:val="000000"/>
                <w:sz w:val="18"/>
                <w:szCs w:val="18"/>
              </w:rPr>
            </w:pPr>
            <w:r w:rsidRPr="00561EF0">
              <w:rPr>
                <w:rFonts w:cs="Times New Roman"/>
                <w:b/>
                <w:bCs/>
                <w:color w:val="000000"/>
                <w:sz w:val="18"/>
                <w:szCs w:val="18"/>
              </w:rPr>
              <w:t>-</w:t>
            </w:r>
          </w:p>
        </w:tc>
      </w:tr>
    </w:tbl>
    <w:p w14:paraId="196AADFC" w14:textId="77777777" w:rsidR="0010202E" w:rsidRDefault="0010202E" w:rsidP="00EC65EE">
      <w:pPr>
        <w:pStyle w:val="index"/>
        <w:spacing w:after="0" w:line="240" w:lineRule="atLeast"/>
        <w:ind w:left="562"/>
        <w:jc w:val="both"/>
        <w:rPr>
          <w:rFonts w:cs="Times New Roman"/>
          <w:szCs w:val="22"/>
          <w:lang w:val="en-GB"/>
        </w:rPr>
      </w:pPr>
    </w:p>
    <w:p w14:paraId="5D5E4816" w14:textId="77777777" w:rsidR="005E75D2" w:rsidRDefault="009D4AA2" w:rsidP="00EC65EE">
      <w:pPr>
        <w:pStyle w:val="index"/>
        <w:tabs>
          <w:tab w:val="left" w:pos="6537"/>
        </w:tabs>
        <w:spacing w:after="0" w:line="240" w:lineRule="atLeast"/>
        <w:ind w:left="562"/>
        <w:jc w:val="both"/>
        <w:rPr>
          <w:rFonts w:cs="Times New Roman"/>
          <w:szCs w:val="22"/>
          <w:lang w:val="en-GB"/>
        </w:rPr>
      </w:pPr>
      <w:r w:rsidRPr="0012708E">
        <w:rPr>
          <w:rFonts w:cs="Times New Roman"/>
          <w:szCs w:val="22"/>
          <w:lang w:val="en-GB"/>
        </w:rPr>
        <w:t xml:space="preserve">The subsidiary is </w:t>
      </w:r>
      <w:r w:rsidRPr="00EC65EE">
        <w:rPr>
          <w:rFonts w:cs="Times New Roman"/>
          <w:szCs w:val="22"/>
          <w:lang w:val="en-GB"/>
        </w:rPr>
        <w:t>registered</w:t>
      </w:r>
      <w:r w:rsidRPr="0012708E">
        <w:rPr>
          <w:rFonts w:cs="Times New Roman"/>
          <w:szCs w:val="22"/>
          <w:lang w:val="en-GB"/>
        </w:rPr>
        <w:t xml:space="preserve"> and has been operating in Thailand.</w:t>
      </w:r>
    </w:p>
    <w:p w14:paraId="089ACD45" w14:textId="539723E0" w:rsidR="009B57C5" w:rsidRDefault="009B57C5" w:rsidP="00C31A7B">
      <w:pPr>
        <w:pStyle w:val="index"/>
        <w:tabs>
          <w:tab w:val="left" w:pos="6537"/>
        </w:tabs>
        <w:spacing w:after="0"/>
        <w:ind w:left="562"/>
        <w:jc w:val="both"/>
        <w:rPr>
          <w:rFonts w:cs="Times New Roman"/>
          <w:b/>
          <w:bCs/>
          <w:sz w:val="24"/>
          <w:szCs w:val="24"/>
        </w:rPr>
      </w:pPr>
      <w:r>
        <w:rPr>
          <w:rFonts w:cs="Times New Roman"/>
          <w:b/>
          <w:bCs/>
          <w:sz w:val="24"/>
          <w:szCs w:val="24"/>
        </w:rPr>
        <w:br w:type="page"/>
      </w:r>
    </w:p>
    <w:p w14:paraId="78FEB7DD" w14:textId="7B15A654" w:rsidR="00BD2289" w:rsidRPr="0012708E" w:rsidRDefault="598B9740" w:rsidP="00BD2289">
      <w:pPr>
        <w:tabs>
          <w:tab w:val="left" w:pos="540"/>
        </w:tabs>
        <w:rPr>
          <w:rFonts w:cs="Times New Roman"/>
          <w:b/>
          <w:bCs/>
          <w:sz w:val="24"/>
          <w:szCs w:val="24"/>
        </w:rPr>
      </w:pPr>
      <w:r w:rsidRPr="0012708E">
        <w:rPr>
          <w:rFonts w:cs="Times New Roman"/>
          <w:b/>
          <w:bCs/>
          <w:sz w:val="24"/>
          <w:szCs w:val="24"/>
        </w:rPr>
        <w:t>1</w:t>
      </w:r>
      <w:r w:rsidR="009F7208">
        <w:rPr>
          <w:rFonts w:cs="Times New Roman"/>
          <w:b/>
          <w:bCs/>
          <w:sz w:val="24"/>
          <w:szCs w:val="24"/>
        </w:rPr>
        <w:t>2</w:t>
      </w:r>
      <w:r w:rsidR="00BD2289" w:rsidRPr="0012708E">
        <w:rPr>
          <w:rFonts w:cs="Times New Roman"/>
        </w:rPr>
        <w:tab/>
      </w:r>
      <w:r w:rsidRPr="0012708E">
        <w:rPr>
          <w:rFonts w:cs="Times New Roman"/>
          <w:b/>
          <w:bCs/>
          <w:sz w:val="24"/>
          <w:szCs w:val="24"/>
        </w:rPr>
        <w:t>Loans to customers and accrued interest receivables, net</w:t>
      </w:r>
    </w:p>
    <w:p w14:paraId="5EE09F08" w14:textId="77777777" w:rsidR="00BD2289" w:rsidRPr="0012708E" w:rsidRDefault="00BD2289" w:rsidP="00BD2289">
      <w:pPr>
        <w:spacing w:line="240" w:lineRule="atLeast"/>
        <w:ind w:right="14"/>
        <w:jc w:val="thaiDistribute"/>
        <w:rPr>
          <w:rFonts w:cs="Times New Roman"/>
          <w:b/>
          <w:bCs/>
          <w:szCs w:val="22"/>
        </w:rPr>
      </w:pPr>
    </w:p>
    <w:p w14:paraId="6A41D896" w14:textId="21BBE542" w:rsidR="00BD2289" w:rsidRPr="0012708E" w:rsidRDefault="598B9740" w:rsidP="0C1F1E22">
      <w:pPr>
        <w:tabs>
          <w:tab w:val="left" w:pos="540"/>
        </w:tabs>
        <w:spacing w:line="240" w:lineRule="atLeast"/>
        <w:ind w:right="14"/>
        <w:jc w:val="thaiDistribute"/>
        <w:rPr>
          <w:rFonts w:cs="Times New Roman"/>
          <w:b/>
          <w:bCs/>
        </w:rPr>
      </w:pPr>
      <w:r w:rsidRPr="0012708E">
        <w:rPr>
          <w:rFonts w:cs="Times New Roman"/>
          <w:b/>
          <w:bCs/>
        </w:rPr>
        <w:t>1</w:t>
      </w:r>
      <w:r w:rsidR="009F7208">
        <w:rPr>
          <w:rFonts w:cs="Times New Roman"/>
          <w:b/>
          <w:bCs/>
        </w:rPr>
        <w:t>2</w:t>
      </w:r>
      <w:r w:rsidRPr="0012708E">
        <w:rPr>
          <w:rFonts w:cs="Times New Roman"/>
          <w:b/>
          <w:bCs/>
        </w:rPr>
        <w:t>.1</w:t>
      </w:r>
      <w:r w:rsidR="00BD2289" w:rsidRPr="0012708E">
        <w:rPr>
          <w:rFonts w:cs="Times New Roman"/>
        </w:rPr>
        <w:tab/>
      </w:r>
      <w:r w:rsidRPr="0012708E">
        <w:rPr>
          <w:rFonts w:cs="Times New Roman"/>
          <w:b/>
          <w:bCs/>
        </w:rPr>
        <w:t>Classified by loan type</w:t>
      </w:r>
    </w:p>
    <w:p w14:paraId="264C5192" w14:textId="58E21E70" w:rsidR="0039634F" w:rsidRPr="0012708E" w:rsidRDefault="0039634F" w:rsidP="00157F0B">
      <w:pPr>
        <w:tabs>
          <w:tab w:val="left" w:pos="540"/>
        </w:tabs>
        <w:spacing w:line="240" w:lineRule="atLeast"/>
        <w:ind w:right="14"/>
        <w:jc w:val="thaiDistribute"/>
        <w:rPr>
          <w:rFonts w:cs="Times New Roman"/>
          <w:b/>
          <w:bCs/>
          <w:szCs w:val="22"/>
        </w:rPr>
      </w:pPr>
    </w:p>
    <w:tbl>
      <w:tblPr>
        <w:tblW w:w="9090" w:type="dxa"/>
        <w:tblInd w:w="450" w:type="dxa"/>
        <w:tblLayout w:type="fixed"/>
        <w:tblLook w:val="01E0" w:firstRow="1" w:lastRow="1" w:firstColumn="1" w:lastColumn="1" w:noHBand="0" w:noVBand="0"/>
      </w:tblPr>
      <w:tblGrid>
        <w:gridCol w:w="6030"/>
        <w:gridCol w:w="1440"/>
        <w:gridCol w:w="270"/>
        <w:gridCol w:w="1350"/>
      </w:tblGrid>
      <w:tr w:rsidR="0039634F" w:rsidRPr="00CA2DDC" w14:paraId="34154559" w14:textId="652516A9" w:rsidTr="00EC65EE">
        <w:trPr>
          <w:tblHeader/>
        </w:trPr>
        <w:tc>
          <w:tcPr>
            <w:tcW w:w="6030" w:type="dxa"/>
          </w:tcPr>
          <w:p w14:paraId="7D046BD1" w14:textId="77777777" w:rsidR="0039634F" w:rsidRPr="00CA2DDC" w:rsidRDefault="0039634F" w:rsidP="002506C0">
            <w:pPr>
              <w:spacing w:line="240" w:lineRule="atLeast"/>
              <w:rPr>
                <w:rFonts w:cs="Times New Roman"/>
                <w:szCs w:val="22"/>
                <w:cs/>
                <w:lang w:bidi="th-TH"/>
              </w:rPr>
            </w:pPr>
          </w:p>
        </w:tc>
        <w:tc>
          <w:tcPr>
            <w:tcW w:w="3060" w:type="dxa"/>
            <w:gridSpan w:val="3"/>
          </w:tcPr>
          <w:p w14:paraId="5AE3362C" w14:textId="68EF732C" w:rsidR="0039634F" w:rsidRPr="00CA2DDC" w:rsidRDefault="0039634F" w:rsidP="0039634F">
            <w:pPr>
              <w:pStyle w:val="acctmergecolhdg"/>
              <w:spacing w:line="240" w:lineRule="atLeast"/>
              <w:ind w:left="-79"/>
              <w:rPr>
                <w:rFonts w:cs="Times New Roman"/>
                <w:szCs w:val="22"/>
              </w:rPr>
            </w:pPr>
            <w:r w:rsidRPr="00CA2DDC">
              <w:rPr>
                <w:rFonts w:cs="Times New Roman"/>
                <w:szCs w:val="22"/>
              </w:rPr>
              <w:t>Consolidated and the Bank</w:t>
            </w:r>
          </w:p>
        </w:tc>
      </w:tr>
      <w:tr w:rsidR="002E2A51" w:rsidRPr="00CA2DDC" w14:paraId="732FF4FF" w14:textId="77777777" w:rsidTr="00EC65EE">
        <w:trPr>
          <w:tblHeader/>
        </w:trPr>
        <w:tc>
          <w:tcPr>
            <w:tcW w:w="6030" w:type="dxa"/>
          </w:tcPr>
          <w:p w14:paraId="35058EE9" w14:textId="77777777" w:rsidR="002E2A51" w:rsidRPr="00CA2DDC" w:rsidRDefault="002E2A51" w:rsidP="0039634F">
            <w:pPr>
              <w:spacing w:line="240" w:lineRule="atLeast"/>
              <w:rPr>
                <w:rFonts w:cs="Times New Roman"/>
                <w:szCs w:val="22"/>
                <w:cs/>
                <w:lang w:bidi="th-TH"/>
              </w:rPr>
            </w:pPr>
          </w:p>
        </w:tc>
        <w:tc>
          <w:tcPr>
            <w:tcW w:w="1440" w:type="dxa"/>
          </w:tcPr>
          <w:p w14:paraId="31483EC3" w14:textId="4A959501" w:rsidR="002E2A51" w:rsidRDefault="002E2A51" w:rsidP="0039634F">
            <w:pPr>
              <w:pStyle w:val="acctmergecolhdg"/>
              <w:tabs>
                <w:tab w:val="left" w:pos="656"/>
              </w:tabs>
              <w:spacing w:line="240" w:lineRule="atLeast"/>
              <w:ind w:left="-79"/>
              <w:rPr>
                <w:rFonts w:cs="Times New Roman"/>
                <w:b w:val="0"/>
                <w:bCs/>
                <w:szCs w:val="22"/>
              </w:rPr>
            </w:pPr>
            <w:r>
              <w:rPr>
                <w:rFonts w:cs="Times New Roman"/>
                <w:b w:val="0"/>
                <w:bCs/>
                <w:szCs w:val="22"/>
              </w:rPr>
              <w:t>30 June</w:t>
            </w:r>
          </w:p>
        </w:tc>
        <w:tc>
          <w:tcPr>
            <w:tcW w:w="270" w:type="dxa"/>
          </w:tcPr>
          <w:p w14:paraId="3B9C8892" w14:textId="77777777" w:rsidR="002E2A51" w:rsidRPr="00CA2DDC" w:rsidRDefault="002E2A51" w:rsidP="0039634F">
            <w:pPr>
              <w:pStyle w:val="acctmergecolhdg"/>
              <w:tabs>
                <w:tab w:val="left" w:pos="656"/>
              </w:tabs>
              <w:spacing w:line="240" w:lineRule="atLeast"/>
              <w:ind w:left="-79"/>
              <w:rPr>
                <w:rFonts w:cs="Times New Roman"/>
                <w:b w:val="0"/>
                <w:bCs/>
                <w:spacing w:val="-4"/>
                <w:szCs w:val="22"/>
              </w:rPr>
            </w:pPr>
          </w:p>
        </w:tc>
        <w:tc>
          <w:tcPr>
            <w:tcW w:w="1350" w:type="dxa"/>
          </w:tcPr>
          <w:p w14:paraId="7F3018AF" w14:textId="61AF902E" w:rsidR="002E2A51" w:rsidRDefault="002E2A51" w:rsidP="0039634F">
            <w:pPr>
              <w:pStyle w:val="acctmergecolhdg"/>
              <w:tabs>
                <w:tab w:val="left" w:pos="656"/>
              </w:tabs>
              <w:spacing w:line="240" w:lineRule="atLeast"/>
              <w:ind w:left="-79"/>
              <w:rPr>
                <w:rFonts w:cs="Times New Roman"/>
                <w:b w:val="0"/>
                <w:bCs/>
                <w:spacing w:val="-4"/>
                <w:szCs w:val="22"/>
              </w:rPr>
            </w:pPr>
            <w:r>
              <w:rPr>
                <w:rFonts w:cs="Times New Roman"/>
                <w:b w:val="0"/>
                <w:bCs/>
                <w:spacing w:val="-4"/>
                <w:szCs w:val="22"/>
              </w:rPr>
              <w:t>31 December</w:t>
            </w:r>
          </w:p>
        </w:tc>
      </w:tr>
      <w:tr w:rsidR="0039634F" w:rsidRPr="00CA2DDC" w14:paraId="470E1AD3" w14:textId="59A21B96" w:rsidTr="00EC65EE">
        <w:trPr>
          <w:tblHeader/>
        </w:trPr>
        <w:tc>
          <w:tcPr>
            <w:tcW w:w="6030" w:type="dxa"/>
          </w:tcPr>
          <w:p w14:paraId="2F123F86" w14:textId="77777777" w:rsidR="0039634F" w:rsidRPr="00CA2DDC" w:rsidRDefault="0039634F" w:rsidP="0039634F">
            <w:pPr>
              <w:spacing w:line="240" w:lineRule="atLeast"/>
              <w:rPr>
                <w:rFonts w:cs="Times New Roman"/>
                <w:szCs w:val="22"/>
                <w:cs/>
                <w:lang w:bidi="th-TH"/>
              </w:rPr>
            </w:pPr>
          </w:p>
        </w:tc>
        <w:tc>
          <w:tcPr>
            <w:tcW w:w="1440" w:type="dxa"/>
          </w:tcPr>
          <w:p w14:paraId="6A1BC980" w14:textId="784BD63B" w:rsidR="0039634F" w:rsidRPr="00CA2DDC" w:rsidRDefault="0009749A" w:rsidP="0039634F">
            <w:pPr>
              <w:pStyle w:val="acctmergecolhdg"/>
              <w:tabs>
                <w:tab w:val="left" w:pos="656"/>
              </w:tabs>
              <w:spacing w:line="240" w:lineRule="atLeast"/>
              <w:ind w:left="-79"/>
              <w:rPr>
                <w:rFonts w:cs="Times New Roman"/>
                <w:b w:val="0"/>
                <w:bCs/>
                <w:szCs w:val="22"/>
              </w:rPr>
            </w:pPr>
            <w:r>
              <w:rPr>
                <w:rFonts w:cs="Times New Roman"/>
                <w:b w:val="0"/>
                <w:bCs/>
                <w:szCs w:val="22"/>
              </w:rPr>
              <w:t>202</w:t>
            </w:r>
            <w:r w:rsidR="002E2A51">
              <w:rPr>
                <w:rFonts w:cs="Times New Roman"/>
                <w:b w:val="0"/>
                <w:bCs/>
                <w:szCs w:val="22"/>
              </w:rPr>
              <w:t>5</w:t>
            </w:r>
          </w:p>
        </w:tc>
        <w:tc>
          <w:tcPr>
            <w:tcW w:w="270" w:type="dxa"/>
          </w:tcPr>
          <w:p w14:paraId="62C216AD" w14:textId="77777777" w:rsidR="0039634F" w:rsidRPr="00CA2DDC" w:rsidRDefault="0039634F" w:rsidP="0039634F">
            <w:pPr>
              <w:pStyle w:val="acctmergecolhdg"/>
              <w:tabs>
                <w:tab w:val="left" w:pos="656"/>
              </w:tabs>
              <w:spacing w:line="240" w:lineRule="atLeast"/>
              <w:ind w:left="-79"/>
              <w:rPr>
                <w:rFonts w:cs="Times New Roman"/>
                <w:b w:val="0"/>
                <w:bCs/>
                <w:spacing w:val="-4"/>
                <w:szCs w:val="22"/>
              </w:rPr>
            </w:pPr>
          </w:p>
        </w:tc>
        <w:tc>
          <w:tcPr>
            <w:tcW w:w="1350" w:type="dxa"/>
          </w:tcPr>
          <w:p w14:paraId="3B092F05" w14:textId="4B02FA7A" w:rsidR="0039634F" w:rsidRPr="00CA2DDC" w:rsidRDefault="0009749A" w:rsidP="0039634F">
            <w:pPr>
              <w:pStyle w:val="acctmergecolhdg"/>
              <w:tabs>
                <w:tab w:val="left" w:pos="656"/>
              </w:tabs>
              <w:spacing w:line="240" w:lineRule="atLeast"/>
              <w:ind w:left="-79"/>
              <w:rPr>
                <w:rFonts w:cs="Times New Roman"/>
                <w:b w:val="0"/>
                <w:bCs/>
                <w:spacing w:val="-4"/>
                <w:szCs w:val="22"/>
              </w:rPr>
            </w:pPr>
            <w:r>
              <w:rPr>
                <w:rFonts w:cs="Times New Roman"/>
                <w:b w:val="0"/>
                <w:bCs/>
                <w:spacing w:val="-4"/>
                <w:szCs w:val="22"/>
              </w:rPr>
              <w:t>202</w:t>
            </w:r>
            <w:r w:rsidR="002E2A51">
              <w:rPr>
                <w:rFonts w:cs="Times New Roman"/>
                <w:b w:val="0"/>
                <w:bCs/>
                <w:spacing w:val="-4"/>
                <w:szCs w:val="22"/>
              </w:rPr>
              <w:t>4</w:t>
            </w:r>
          </w:p>
        </w:tc>
      </w:tr>
      <w:tr w:rsidR="0039634F" w:rsidRPr="00CA2DDC" w14:paraId="183CDACD" w14:textId="6A5DB160" w:rsidTr="00EC65EE">
        <w:tc>
          <w:tcPr>
            <w:tcW w:w="6030" w:type="dxa"/>
          </w:tcPr>
          <w:p w14:paraId="0327FD01" w14:textId="77777777" w:rsidR="0039634F" w:rsidRPr="00CA2DDC" w:rsidRDefault="0039634F" w:rsidP="0039634F">
            <w:pPr>
              <w:pStyle w:val="acctfourfigures"/>
              <w:tabs>
                <w:tab w:val="clear" w:pos="765"/>
              </w:tabs>
              <w:spacing w:line="240" w:lineRule="atLeast"/>
              <w:ind w:left="-14" w:right="72"/>
              <w:rPr>
                <w:rFonts w:cs="Times New Roman"/>
                <w:b/>
                <w:bCs/>
                <w:i/>
                <w:iCs/>
                <w:color w:val="000000"/>
                <w:szCs w:val="22"/>
              </w:rPr>
            </w:pPr>
          </w:p>
        </w:tc>
        <w:tc>
          <w:tcPr>
            <w:tcW w:w="3060" w:type="dxa"/>
            <w:gridSpan w:val="3"/>
          </w:tcPr>
          <w:p w14:paraId="276A928F" w14:textId="5311B23B" w:rsidR="0039634F" w:rsidRPr="00CA2DDC" w:rsidRDefault="0039634F" w:rsidP="0039634F">
            <w:pPr>
              <w:pStyle w:val="acctfourfigures"/>
              <w:tabs>
                <w:tab w:val="clear" w:pos="765"/>
              </w:tabs>
              <w:spacing w:line="240" w:lineRule="atLeast"/>
              <w:ind w:right="-108"/>
              <w:jc w:val="center"/>
              <w:rPr>
                <w:rFonts w:cs="Times New Roman"/>
                <w:i/>
                <w:iCs/>
                <w:szCs w:val="22"/>
              </w:rPr>
            </w:pPr>
            <w:r w:rsidRPr="00CA2DDC">
              <w:rPr>
                <w:rFonts w:cs="Times New Roman"/>
                <w:i/>
                <w:iCs/>
                <w:szCs w:val="22"/>
              </w:rPr>
              <w:t>(in thousand Baht)</w:t>
            </w:r>
          </w:p>
        </w:tc>
      </w:tr>
      <w:tr w:rsidR="002E2A51" w:rsidRPr="00CA2DDC" w14:paraId="12441E0E" w14:textId="3E8533E4" w:rsidTr="00EC65EE">
        <w:tc>
          <w:tcPr>
            <w:tcW w:w="6030" w:type="dxa"/>
            <w:vAlign w:val="bottom"/>
          </w:tcPr>
          <w:p w14:paraId="71A2B925" w14:textId="77777777" w:rsidR="002E2A51" w:rsidRPr="00CA2DDC" w:rsidRDefault="002E2A51" w:rsidP="002E2A51">
            <w:pPr>
              <w:spacing w:line="240" w:lineRule="atLeast"/>
              <w:ind w:left="162" w:hanging="162"/>
              <w:rPr>
                <w:rFonts w:cs="Times New Roman"/>
                <w:szCs w:val="22"/>
                <w:cs/>
                <w:lang w:bidi="th-TH"/>
              </w:rPr>
            </w:pPr>
            <w:r w:rsidRPr="00CA2DDC">
              <w:rPr>
                <w:rFonts w:cs="Times New Roman"/>
                <w:szCs w:val="22"/>
                <w:lang w:bidi="th-TH"/>
              </w:rPr>
              <w:t>Overdrafts</w:t>
            </w:r>
          </w:p>
        </w:tc>
        <w:tc>
          <w:tcPr>
            <w:tcW w:w="1440" w:type="dxa"/>
          </w:tcPr>
          <w:p w14:paraId="0AA5B602" w14:textId="5048462B" w:rsidR="002E2A51" w:rsidRPr="00AA6956" w:rsidRDefault="0058247B" w:rsidP="002E2A51">
            <w:pPr>
              <w:pStyle w:val="acctfourfigures"/>
              <w:tabs>
                <w:tab w:val="clear" w:pos="765"/>
                <w:tab w:val="decimal" w:pos="1150"/>
              </w:tabs>
              <w:spacing w:line="240" w:lineRule="atLeast"/>
              <w:ind w:left="-79" w:right="-42"/>
              <w:rPr>
                <w:rFonts w:cstheme="minorBidi"/>
                <w:szCs w:val="22"/>
                <w:lang w:bidi="th-TH"/>
              </w:rPr>
            </w:pPr>
            <w:r w:rsidRPr="0058247B">
              <w:rPr>
                <w:rFonts w:cstheme="minorBidi"/>
                <w:szCs w:val="22"/>
                <w:lang w:bidi="th-TH"/>
              </w:rPr>
              <w:t>5,983,243</w:t>
            </w:r>
          </w:p>
        </w:tc>
        <w:tc>
          <w:tcPr>
            <w:tcW w:w="270" w:type="dxa"/>
          </w:tcPr>
          <w:p w14:paraId="39A61B4C" w14:textId="77777777" w:rsidR="002E2A51" w:rsidRPr="00242650" w:rsidRDefault="002E2A51" w:rsidP="002E2A51">
            <w:pPr>
              <w:pStyle w:val="acctfourfigures"/>
              <w:tabs>
                <w:tab w:val="clear" w:pos="765"/>
                <w:tab w:val="decimal" w:pos="1150"/>
              </w:tabs>
              <w:spacing w:line="240" w:lineRule="atLeast"/>
              <w:ind w:left="-79" w:right="-42"/>
              <w:rPr>
                <w:rFonts w:cs="Times New Roman"/>
                <w:szCs w:val="22"/>
                <w:lang w:bidi="th-TH"/>
              </w:rPr>
            </w:pPr>
          </w:p>
        </w:tc>
        <w:tc>
          <w:tcPr>
            <w:tcW w:w="1350" w:type="dxa"/>
          </w:tcPr>
          <w:p w14:paraId="172497A9" w14:textId="5C39F89D" w:rsidR="002E2A51" w:rsidRPr="00242650" w:rsidRDefault="002E2A51" w:rsidP="002E2A51">
            <w:pPr>
              <w:pStyle w:val="acctfourfigures"/>
              <w:tabs>
                <w:tab w:val="clear" w:pos="765"/>
                <w:tab w:val="decimal" w:pos="1150"/>
              </w:tabs>
              <w:spacing w:line="240" w:lineRule="atLeast"/>
              <w:ind w:left="-79" w:right="-42"/>
              <w:rPr>
                <w:rFonts w:cs="Times New Roman"/>
                <w:szCs w:val="22"/>
                <w:lang w:bidi="th-TH"/>
              </w:rPr>
            </w:pPr>
            <w:r w:rsidRPr="00205D08">
              <w:rPr>
                <w:rFonts w:cs="Times New Roman"/>
                <w:szCs w:val="22"/>
                <w:cs/>
                <w:lang w:val="en-US" w:bidi="th-TH"/>
              </w:rPr>
              <w:t>4</w:t>
            </w:r>
            <w:r w:rsidRPr="00205D08">
              <w:rPr>
                <w:rFonts w:cs="Times New Roman"/>
                <w:szCs w:val="22"/>
                <w:lang w:val="en-US" w:bidi="th-TH"/>
              </w:rPr>
              <w:t>,</w:t>
            </w:r>
            <w:r w:rsidRPr="00205D08">
              <w:rPr>
                <w:rFonts w:cs="Times New Roman"/>
                <w:szCs w:val="22"/>
                <w:cs/>
                <w:lang w:val="en-US" w:bidi="th-TH"/>
              </w:rPr>
              <w:t>845</w:t>
            </w:r>
            <w:r w:rsidRPr="00205D08">
              <w:rPr>
                <w:rFonts w:cs="Times New Roman"/>
                <w:szCs w:val="22"/>
                <w:lang w:val="en-US" w:bidi="th-TH"/>
              </w:rPr>
              <w:t>,</w:t>
            </w:r>
            <w:r w:rsidRPr="00205D08">
              <w:rPr>
                <w:rFonts w:cs="Times New Roman"/>
                <w:szCs w:val="22"/>
                <w:cs/>
                <w:lang w:val="en-US" w:bidi="th-TH"/>
              </w:rPr>
              <w:t>749</w:t>
            </w:r>
          </w:p>
        </w:tc>
      </w:tr>
      <w:tr w:rsidR="002E2A51" w:rsidRPr="00CA2DDC" w14:paraId="375DD236" w14:textId="71DADC19" w:rsidTr="00EC65EE">
        <w:tc>
          <w:tcPr>
            <w:tcW w:w="6030" w:type="dxa"/>
            <w:vAlign w:val="bottom"/>
          </w:tcPr>
          <w:p w14:paraId="5A41C2D2" w14:textId="77777777" w:rsidR="002E2A51" w:rsidRPr="00CA2DDC" w:rsidRDefault="002E2A51" w:rsidP="002E2A51">
            <w:pPr>
              <w:spacing w:line="240" w:lineRule="atLeast"/>
              <w:rPr>
                <w:rFonts w:cs="Times New Roman"/>
                <w:color w:val="000000"/>
                <w:szCs w:val="22"/>
              </w:rPr>
            </w:pPr>
            <w:r w:rsidRPr="00CA2DDC">
              <w:rPr>
                <w:rFonts w:cs="Times New Roman"/>
                <w:color w:val="000000"/>
                <w:szCs w:val="22"/>
              </w:rPr>
              <w:t>Loans</w:t>
            </w:r>
          </w:p>
        </w:tc>
        <w:tc>
          <w:tcPr>
            <w:tcW w:w="1440" w:type="dxa"/>
          </w:tcPr>
          <w:p w14:paraId="27DBD3EC" w14:textId="1598B1FC" w:rsidR="002E2A51" w:rsidRPr="00205D08" w:rsidRDefault="0058247B" w:rsidP="002E2A51">
            <w:pPr>
              <w:pStyle w:val="acctfourfigures"/>
              <w:tabs>
                <w:tab w:val="clear" w:pos="765"/>
                <w:tab w:val="decimal" w:pos="1150"/>
              </w:tabs>
              <w:spacing w:line="240" w:lineRule="atLeast"/>
              <w:ind w:left="-79" w:right="-42"/>
              <w:rPr>
                <w:rFonts w:cs="Times New Roman"/>
                <w:szCs w:val="22"/>
                <w:lang w:val="en-US" w:bidi="th-TH"/>
              </w:rPr>
            </w:pPr>
            <w:r w:rsidRPr="0058247B">
              <w:rPr>
                <w:rFonts w:cs="Times New Roman"/>
                <w:szCs w:val="22"/>
                <w:lang w:val="en-US" w:bidi="th-TH"/>
              </w:rPr>
              <w:t>161,907,132</w:t>
            </w:r>
          </w:p>
        </w:tc>
        <w:tc>
          <w:tcPr>
            <w:tcW w:w="270" w:type="dxa"/>
          </w:tcPr>
          <w:p w14:paraId="171ACEEA" w14:textId="77777777" w:rsidR="002E2A51" w:rsidRPr="00242650" w:rsidRDefault="002E2A51" w:rsidP="002E2A51">
            <w:pPr>
              <w:pStyle w:val="acctfourfigures"/>
              <w:tabs>
                <w:tab w:val="clear" w:pos="765"/>
                <w:tab w:val="decimal" w:pos="1150"/>
              </w:tabs>
              <w:spacing w:line="240" w:lineRule="atLeast"/>
              <w:ind w:left="-79" w:right="-42"/>
              <w:rPr>
                <w:rFonts w:cs="Times New Roman"/>
                <w:szCs w:val="22"/>
                <w:lang w:bidi="th-TH"/>
              </w:rPr>
            </w:pPr>
          </w:p>
        </w:tc>
        <w:tc>
          <w:tcPr>
            <w:tcW w:w="1350" w:type="dxa"/>
          </w:tcPr>
          <w:p w14:paraId="743AA3A4" w14:textId="1F432CE1" w:rsidR="002E2A51" w:rsidRPr="00242650" w:rsidRDefault="002E2A51" w:rsidP="002E2A51">
            <w:pPr>
              <w:pStyle w:val="acctfourfigures"/>
              <w:tabs>
                <w:tab w:val="clear" w:pos="765"/>
                <w:tab w:val="decimal" w:pos="1150"/>
              </w:tabs>
              <w:spacing w:line="240" w:lineRule="atLeast"/>
              <w:ind w:left="-79" w:right="-42"/>
              <w:rPr>
                <w:rFonts w:cs="Times New Roman"/>
                <w:szCs w:val="22"/>
                <w:lang w:bidi="th-TH"/>
              </w:rPr>
            </w:pPr>
            <w:r w:rsidRPr="00205D08">
              <w:rPr>
                <w:rFonts w:cs="Times New Roman"/>
                <w:szCs w:val="22"/>
                <w:cs/>
                <w:lang w:val="en-US" w:bidi="th-TH"/>
              </w:rPr>
              <w:t>154</w:t>
            </w:r>
            <w:r w:rsidRPr="00205D08">
              <w:rPr>
                <w:rFonts w:cs="Times New Roman"/>
                <w:szCs w:val="22"/>
                <w:lang w:val="en-US" w:bidi="th-TH"/>
              </w:rPr>
              <w:t>,</w:t>
            </w:r>
            <w:r w:rsidRPr="00205D08">
              <w:rPr>
                <w:rFonts w:cs="Times New Roman"/>
                <w:szCs w:val="22"/>
                <w:cs/>
                <w:lang w:val="en-US" w:bidi="th-TH"/>
              </w:rPr>
              <w:t>648</w:t>
            </w:r>
            <w:r w:rsidRPr="00205D08">
              <w:rPr>
                <w:rFonts w:cs="Times New Roman"/>
                <w:szCs w:val="22"/>
                <w:lang w:val="en-US" w:bidi="th-TH"/>
              </w:rPr>
              <w:t>,</w:t>
            </w:r>
            <w:r w:rsidRPr="00205D08">
              <w:rPr>
                <w:rFonts w:cs="Times New Roman"/>
                <w:szCs w:val="22"/>
                <w:cs/>
                <w:lang w:val="en-US" w:bidi="th-TH"/>
              </w:rPr>
              <w:t>473</w:t>
            </w:r>
          </w:p>
        </w:tc>
      </w:tr>
      <w:tr w:rsidR="002E2A51" w:rsidRPr="00CA2DDC" w14:paraId="77DEBB03" w14:textId="08A4AE76" w:rsidTr="00EC65EE">
        <w:tc>
          <w:tcPr>
            <w:tcW w:w="6030" w:type="dxa"/>
            <w:vAlign w:val="bottom"/>
          </w:tcPr>
          <w:p w14:paraId="2556346A" w14:textId="77777777" w:rsidR="002E2A51" w:rsidRPr="00CA2DDC" w:rsidRDefault="002E2A51" w:rsidP="002E2A51">
            <w:pPr>
              <w:spacing w:line="240" w:lineRule="atLeast"/>
              <w:rPr>
                <w:rFonts w:cs="Times New Roman"/>
                <w:color w:val="000000"/>
                <w:szCs w:val="22"/>
              </w:rPr>
            </w:pPr>
            <w:r w:rsidRPr="00CA2DDC">
              <w:rPr>
                <w:rFonts w:cs="Times New Roman"/>
                <w:color w:val="000000"/>
                <w:szCs w:val="22"/>
              </w:rPr>
              <w:t>Notes</w:t>
            </w:r>
          </w:p>
        </w:tc>
        <w:tc>
          <w:tcPr>
            <w:tcW w:w="1440" w:type="dxa"/>
          </w:tcPr>
          <w:p w14:paraId="77259554" w14:textId="46D049AE" w:rsidR="002E2A51" w:rsidRPr="00205D08" w:rsidRDefault="0058247B" w:rsidP="002E2A51">
            <w:pPr>
              <w:pStyle w:val="acctfourfigures"/>
              <w:tabs>
                <w:tab w:val="clear" w:pos="765"/>
                <w:tab w:val="decimal" w:pos="1150"/>
              </w:tabs>
              <w:spacing w:line="240" w:lineRule="atLeast"/>
              <w:ind w:left="-79" w:right="-42"/>
              <w:rPr>
                <w:rFonts w:cs="Times New Roman"/>
                <w:szCs w:val="22"/>
                <w:lang w:val="en-US" w:bidi="th-TH"/>
              </w:rPr>
            </w:pPr>
            <w:r w:rsidRPr="0058247B">
              <w:rPr>
                <w:rFonts w:cs="Times New Roman"/>
                <w:szCs w:val="22"/>
                <w:lang w:val="en-US" w:bidi="th-TH"/>
              </w:rPr>
              <w:t>1,533,725</w:t>
            </w:r>
          </w:p>
        </w:tc>
        <w:tc>
          <w:tcPr>
            <w:tcW w:w="270" w:type="dxa"/>
          </w:tcPr>
          <w:p w14:paraId="354B5AD8" w14:textId="77777777" w:rsidR="002E2A51" w:rsidRPr="00242650" w:rsidRDefault="002E2A51" w:rsidP="002E2A51">
            <w:pPr>
              <w:pStyle w:val="acctfourfigures"/>
              <w:tabs>
                <w:tab w:val="clear" w:pos="765"/>
                <w:tab w:val="decimal" w:pos="1150"/>
              </w:tabs>
              <w:spacing w:line="240" w:lineRule="atLeast"/>
              <w:ind w:left="-79" w:right="-42"/>
              <w:rPr>
                <w:rFonts w:cs="Times New Roman"/>
                <w:szCs w:val="22"/>
                <w:lang w:bidi="th-TH"/>
              </w:rPr>
            </w:pPr>
          </w:p>
        </w:tc>
        <w:tc>
          <w:tcPr>
            <w:tcW w:w="1350" w:type="dxa"/>
          </w:tcPr>
          <w:p w14:paraId="30C59D4A" w14:textId="59B9705D" w:rsidR="002E2A51" w:rsidRPr="00242650" w:rsidRDefault="002E2A51" w:rsidP="002E2A51">
            <w:pPr>
              <w:pStyle w:val="acctfourfigures"/>
              <w:tabs>
                <w:tab w:val="clear" w:pos="765"/>
                <w:tab w:val="decimal" w:pos="1150"/>
              </w:tabs>
              <w:spacing w:line="240" w:lineRule="atLeast"/>
              <w:ind w:left="-79" w:right="-42"/>
              <w:rPr>
                <w:rFonts w:cs="Times New Roman"/>
                <w:szCs w:val="22"/>
                <w:lang w:bidi="th-TH"/>
              </w:rPr>
            </w:pPr>
            <w:r w:rsidRPr="00205D08">
              <w:rPr>
                <w:rFonts w:cs="Times New Roman"/>
                <w:szCs w:val="22"/>
                <w:cs/>
                <w:lang w:val="en-US" w:bidi="th-TH"/>
              </w:rPr>
              <w:t>1</w:t>
            </w:r>
            <w:r w:rsidRPr="00205D08">
              <w:rPr>
                <w:rFonts w:cs="Times New Roman"/>
                <w:szCs w:val="22"/>
                <w:lang w:val="en-US" w:bidi="th-TH"/>
              </w:rPr>
              <w:t>,</w:t>
            </w:r>
            <w:r w:rsidRPr="00205D08">
              <w:rPr>
                <w:rFonts w:cs="Times New Roman"/>
                <w:szCs w:val="22"/>
                <w:cs/>
                <w:lang w:val="en-US" w:bidi="th-TH"/>
              </w:rPr>
              <w:t>567</w:t>
            </w:r>
            <w:r w:rsidRPr="00205D08">
              <w:rPr>
                <w:rFonts w:cs="Times New Roman"/>
                <w:szCs w:val="22"/>
                <w:lang w:val="en-US" w:bidi="th-TH"/>
              </w:rPr>
              <w:t>,</w:t>
            </w:r>
            <w:r w:rsidRPr="00205D08">
              <w:rPr>
                <w:rFonts w:cs="Times New Roman"/>
                <w:szCs w:val="22"/>
                <w:cs/>
                <w:lang w:val="en-US" w:bidi="th-TH"/>
              </w:rPr>
              <w:t>548</w:t>
            </w:r>
          </w:p>
        </w:tc>
      </w:tr>
      <w:tr w:rsidR="002E2A51" w:rsidRPr="00CA2DDC" w14:paraId="391DA4E1" w14:textId="282FF11B" w:rsidTr="00EC65EE">
        <w:tc>
          <w:tcPr>
            <w:tcW w:w="6030" w:type="dxa"/>
            <w:vAlign w:val="bottom"/>
          </w:tcPr>
          <w:p w14:paraId="36B959E7" w14:textId="77777777" w:rsidR="002E2A51" w:rsidRPr="00CA2DDC" w:rsidRDefault="002E2A51" w:rsidP="002E2A51">
            <w:pPr>
              <w:spacing w:line="240" w:lineRule="atLeast"/>
              <w:rPr>
                <w:rFonts w:cs="Times New Roman"/>
                <w:color w:val="000000"/>
                <w:szCs w:val="22"/>
              </w:rPr>
            </w:pPr>
            <w:r w:rsidRPr="00CA2DDC">
              <w:rPr>
                <w:rFonts w:cs="Times New Roman"/>
                <w:color w:val="000000"/>
                <w:szCs w:val="22"/>
              </w:rPr>
              <w:t>Hire-purchase receivables</w:t>
            </w:r>
          </w:p>
        </w:tc>
        <w:tc>
          <w:tcPr>
            <w:tcW w:w="1440" w:type="dxa"/>
            <w:tcBorders>
              <w:bottom w:val="single" w:sz="4" w:space="0" w:color="auto"/>
            </w:tcBorders>
          </w:tcPr>
          <w:p w14:paraId="7FBAB779" w14:textId="16AB247F" w:rsidR="002E2A51" w:rsidRPr="00205D08" w:rsidRDefault="0058247B" w:rsidP="002E2A51">
            <w:pPr>
              <w:pStyle w:val="acctfourfigures"/>
              <w:tabs>
                <w:tab w:val="clear" w:pos="765"/>
                <w:tab w:val="decimal" w:pos="1150"/>
              </w:tabs>
              <w:spacing w:line="240" w:lineRule="atLeast"/>
              <w:ind w:left="-79" w:right="-42"/>
              <w:rPr>
                <w:rFonts w:cs="Times New Roman"/>
                <w:szCs w:val="22"/>
                <w:lang w:val="en-US" w:bidi="th-TH"/>
              </w:rPr>
            </w:pPr>
            <w:r w:rsidRPr="0058247B">
              <w:rPr>
                <w:rFonts w:cs="Times New Roman"/>
                <w:szCs w:val="22"/>
                <w:lang w:val="en-US" w:bidi="th-TH"/>
              </w:rPr>
              <w:t>2,237,679</w:t>
            </w:r>
          </w:p>
        </w:tc>
        <w:tc>
          <w:tcPr>
            <w:tcW w:w="270" w:type="dxa"/>
          </w:tcPr>
          <w:p w14:paraId="51745EBB" w14:textId="77777777" w:rsidR="002E2A51" w:rsidRPr="00242650" w:rsidRDefault="002E2A51" w:rsidP="002E2A51">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52416EC0" w14:textId="573589D9" w:rsidR="002E2A51" w:rsidRPr="00242650" w:rsidRDefault="002E2A51" w:rsidP="002E2A51">
            <w:pPr>
              <w:pStyle w:val="acctfourfigures"/>
              <w:tabs>
                <w:tab w:val="clear" w:pos="765"/>
                <w:tab w:val="decimal" w:pos="1150"/>
              </w:tabs>
              <w:spacing w:line="240" w:lineRule="atLeast"/>
              <w:ind w:left="-79" w:right="-42"/>
              <w:rPr>
                <w:rFonts w:cs="Times New Roman"/>
                <w:szCs w:val="22"/>
                <w:lang w:bidi="th-TH"/>
              </w:rPr>
            </w:pPr>
            <w:r w:rsidRPr="00205D08">
              <w:rPr>
                <w:rFonts w:cs="Times New Roman"/>
                <w:szCs w:val="22"/>
                <w:cs/>
                <w:lang w:val="en-US" w:bidi="th-TH"/>
              </w:rPr>
              <w:t>2</w:t>
            </w:r>
            <w:r w:rsidRPr="00205D08">
              <w:rPr>
                <w:rFonts w:cs="Times New Roman"/>
                <w:szCs w:val="22"/>
                <w:lang w:val="en-US" w:bidi="th-TH"/>
              </w:rPr>
              <w:t>,</w:t>
            </w:r>
            <w:r w:rsidRPr="00205D08">
              <w:rPr>
                <w:rFonts w:cs="Times New Roman"/>
                <w:szCs w:val="22"/>
                <w:cs/>
                <w:lang w:val="en-US" w:bidi="th-TH"/>
              </w:rPr>
              <w:t>096</w:t>
            </w:r>
            <w:r w:rsidRPr="00205D08">
              <w:rPr>
                <w:rFonts w:cs="Times New Roman"/>
                <w:szCs w:val="22"/>
                <w:lang w:val="en-US" w:bidi="th-TH"/>
              </w:rPr>
              <w:t>,</w:t>
            </w:r>
            <w:r w:rsidRPr="00205D08">
              <w:rPr>
                <w:rFonts w:cs="Times New Roman"/>
                <w:szCs w:val="22"/>
                <w:cs/>
                <w:lang w:val="en-US" w:bidi="th-TH"/>
              </w:rPr>
              <w:t>846</w:t>
            </w:r>
          </w:p>
        </w:tc>
      </w:tr>
      <w:tr w:rsidR="002E2A51" w:rsidRPr="00CA2DDC" w14:paraId="3B956E11" w14:textId="3342A2B4" w:rsidTr="00EC65EE">
        <w:tc>
          <w:tcPr>
            <w:tcW w:w="6030" w:type="dxa"/>
            <w:vAlign w:val="bottom"/>
          </w:tcPr>
          <w:p w14:paraId="414B1265" w14:textId="77777777" w:rsidR="002E2A51" w:rsidRPr="00CA2DDC" w:rsidRDefault="002E2A51" w:rsidP="002E2A51">
            <w:pPr>
              <w:spacing w:line="240" w:lineRule="atLeast"/>
              <w:rPr>
                <w:rFonts w:cs="Times New Roman"/>
                <w:b/>
                <w:bCs/>
                <w:color w:val="000000"/>
                <w:szCs w:val="22"/>
              </w:rPr>
            </w:pPr>
            <w:r w:rsidRPr="00CA2DDC">
              <w:rPr>
                <w:rFonts w:cs="Times New Roman"/>
                <w:b/>
                <w:bCs/>
                <w:color w:val="000000"/>
                <w:szCs w:val="22"/>
              </w:rPr>
              <w:t>Total loans to customers</w:t>
            </w:r>
          </w:p>
        </w:tc>
        <w:tc>
          <w:tcPr>
            <w:tcW w:w="1440" w:type="dxa"/>
            <w:tcBorders>
              <w:top w:val="single" w:sz="4" w:space="0" w:color="auto"/>
            </w:tcBorders>
          </w:tcPr>
          <w:p w14:paraId="780D918B" w14:textId="5DE07FF9" w:rsidR="002E2A51" w:rsidRPr="00AA6956" w:rsidRDefault="0058247B" w:rsidP="002E2A51">
            <w:pPr>
              <w:pStyle w:val="acctfourfigures"/>
              <w:tabs>
                <w:tab w:val="clear" w:pos="765"/>
                <w:tab w:val="decimal" w:pos="1150"/>
              </w:tabs>
              <w:spacing w:line="240" w:lineRule="atLeast"/>
              <w:ind w:left="-79" w:right="-42"/>
              <w:rPr>
                <w:rFonts w:cs="Times New Roman"/>
                <w:b/>
                <w:bCs/>
                <w:szCs w:val="22"/>
                <w:lang w:val="en-US" w:bidi="th-TH"/>
              </w:rPr>
            </w:pPr>
            <w:r w:rsidRPr="00AA6956">
              <w:rPr>
                <w:rFonts w:cs="Times New Roman"/>
                <w:b/>
                <w:bCs/>
                <w:szCs w:val="22"/>
                <w:lang w:val="en-US" w:bidi="th-TH"/>
              </w:rPr>
              <w:t>171,661,779</w:t>
            </w:r>
          </w:p>
        </w:tc>
        <w:tc>
          <w:tcPr>
            <w:tcW w:w="270" w:type="dxa"/>
          </w:tcPr>
          <w:p w14:paraId="0BB8B965" w14:textId="77777777" w:rsidR="002E2A51" w:rsidRPr="00242650" w:rsidRDefault="002E2A51" w:rsidP="002E2A51">
            <w:pPr>
              <w:pStyle w:val="acctfourfigures"/>
              <w:tabs>
                <w:tab w:val="clear" w:pos="765"/>
                <w:tab w:val="decimal" w:pos="1150"/>
              </w:tabs>
              <w:spacing w:line="240" w:lineRule="atLeast"/>
              <w:ind w:left="-79" w:right="-42"/>
              <w:rPr>
                <w:rFonts w:cs="Times New Roman"/>
                <w:b/>
                <w:bCs/>
                <w:szCs w:val="22"/>
                <w:lang w:bidi="th-TH"/>
              </w:rPr>
            </w:pPr>
          </w:p>
        </w:tc>
        <w:tc>
          <w:tcPr>
            <w:tcW w:w="1350" w:type="dxa"/>
            <w:tcBorders>
              <w:top w:val="single" w:sz="4" w:space="0" w:color="auto"/>
            </w:tcBorders>
          </w:tcPr>
          <w:p w14:paraId="1E689CE6" w14:textId="6FAEAD87" w:rsidR="002E2A51" w:rsidRPr="00242650" w:rsidRDefault="002E2A51" w:rsidP="002E2A51">
            <w:pPr>
              <w:pStyle w:val="acctfourfigures"/>
              <w:tabs>
                <w:tab w:val="clear" w:pos="765"/>
                <w:tab w:val="decimal" w:pos="1150"/>
              </w:tabs>
              <w:spacing w:line="240" w:lineRule="atLeast"/>
              <w:ind w:left="-79" w:right="-42"/>
              <w:rPr>
                <w:rFonts w:cs="Times New Roman"/>
                <w:b/>
                <w:bCs/>
                <w:szCs w:val="22"/>
                <w:lang w:bidi="th-TH"/>
              </w:rPr>
            </w:pPr>
            <w:r w:rsidRPr="00205D08">
              <w:rPr>
                <w:rFonts w:cs="Times New Roman"/>
                <w:b/>
                <w:bCs/>
                <w:szCs w:val="22"/>
                <w:cs/>
                <w:lang w:val="en-US" w:bidi="th-TH"/>
              </w:rPr>
              <w:t>163</w:t>
            </w:r>
            <w:r w:rsidRPr="00205D08">
              <w:rPr>
                <w:rFonts w:cs="Times New Roman"/>
                <w:b/>
                <w:bCs/>
                <w:szCs w:val="22"/>
                <w:lang w:val="en-US" w:bidi="th-TH"/>
              </w:rPr>
              <w:t>,</w:t>
            </w:r>
            <w:r w:rsidRPr="00205D08">
              <w:rPr>
                <w:rFonts w:cs="Times New Roman"/>
                <w:b/>
                <w:bCs/>
                <w:szCs w:val="22"/>
                <w:cs/>
                <w:lang w:val="en-US" w:bidi="th-TH"/>
              </w:rPr>
              <w:t>158</w:t>
            </w:r>
            <w:r w:rsidRPr="00205D08">
              <w:rPr>
                <w:rFonts w:cs="Times New Roman"/>
                <w:b/>
                <w:bCs/>
                <w:szCs w:val="22"/>
                <w:lang w:val="en-US" w:bidi="th-TH"/>
              </w:rPr>
              <w:t>,</w:t>
            </w:r>
            <w:r w:rsidRPr="00205D08">
              <w:rPr>
                <w:rFonts w:cs="Times New Roman"/>
                <w:b/>
                <w:bCs/>
                <w:szCs w:val="22"/>
                <w:cs/>
                <w:lang w:val="en-US" w:bidi="th-TH"/>
              </w:rPr>
              <w:t>616</w:t>
            </w:r>
          </w:p>
        </w:tc>
      </w:tr>
      <w:tr w:rsidR="002E2A51" w:rsidRPr="00CA2DDC" w14:paraId="2621F0DD" w14:textId="2E57DE4D" w:rsidTr="00EC65EE">
        <w:tc>
          <w:tcPr>
            <w:tcW w:w="6030" w:type="dxa"/>
            <w:vAlign w:val="bottom"/>
          </w:tcPr>
          <w:p w14:paraId="6EAC63A8" w14:textId="77777777" w:rsidR="002E2A51" w:rsidRPr="00CA2DDC" w:rsidRDefault="002E2A51" w:rsidP="002E2A51">
            <w:pPr>
              <w:spacing w:line="240" w:lineRule="atLeast"/>
              <w:rPr>
                <w:rFonts w:cs="Times New Roman"/>
                <w:color w:val="000000"/>
                <w:szCs w:val="22"/>
              </w:rPr>
            </w:pPr>
            <w:r w:rsidRPr="00CA2DDC">
              <w:rPr>
                <w:rFonts w:cs="Times New Roman"/>
                <w:i/>
                <w:iCs/>
                <w:color w:val="000000"/>
                <w:szCs w:val="22"/>
              </w:rPr>
              <w:t>Add</w:t>
            </w:r>
            <w:r w:rsidRPr="00CA2DDC">
              <w:rPr>
                <w:rFonts w:cs="Times New Roman"/>
                <w:color w:val="000000"/>
                <w:szCs w:val="22"/>
              </w:rPr>
              <w:t xml:space="preserve"> accrued interest receivables and undue interest receivables</w:t>
            </w:r>
          </w:p>
        </w:tc>
        <w:tc>
          <w:tcPr>
            <w:tcW w:w="1440" w:type="dxa"/>
            <w:tcBorders>
              <w:bottom w:val="single" w:sz="4" w:space="0" w:color="auto"/>
            </w:tcBorders>
          </w:tcPr>
          <w:p w14:paraId="667809EF" w14:textId="24BC6E77" w:rsidR="002E2A51" w:rsidRPr="00205D08" w:rsidRDefault="0058247B" w:rsidP="002E2A51">
            <w:pPr>
              <w:pStyle w:val="acctfourfigures"/>
              <w:tabs>
                <w:tab w:val="clear" w:pos="765"/>
                <w:tab w:val="decimal" w:pos="1150"/>
              </w:tabs>
              <w:spacing w:line="240" w:lineRule="atLeast"/>
              <w:ind w:left="-79" w:right="-42"/>
              <w:rPr>
                <w:rFonts w:cs="Times New Roman"/>
                <w:szCs w:val="22"/>
                <w:lang w:val="en-US" w:bidi="th-TH"/>
              </w:rPr>
            </w:pPr>
            <w:r w:rsidRPr="0058247B">
              <w:rPr>
                <w:rFonts w:cs="Times New Roman"/>
                <w:szCs w:val="22"/>
                <w:lang w:val="en-US" w:bidi="th-TH"/>
              </w:rPr>
              <w:t>7,714,794</w:t>
            </w:r>
          </w:p>
        </w:tc>
        <w:tc>
          <w:tcPr>
            <w:tcW w:w="270" w:type="dxa"/>
          </w:tcPr>
          <w:p w14:paraId="33BA2977" w14:textId="77777777" w:rsidR="002E2A51" w:rsidRPr="00242650" w:rsidRDefault="002E2A51" w:rsidP="002E2A51">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7BF7F308" w14:textId="1E1FC2C2" w:rsidR="002E2A51" w:rsidRPr="00242650" w:rsidRDefault="002E2A51" w:rsidP="002E2A51">
            <w:pPr>
              <w:pStyle w:val="acctfourfigures"/>
              <w:tabs>
                <w:tab w:val="clear" w:pos="765"/>
                <w:tab w:val="decimal" w:pos="1150"/>
              </w:tabs>
              <w:spacing w:line="240" w:lineRule="atLeast"/>
              <w:ind w:left="-79" w:right="-42"/>
              <w:rPr>
                <w:rFonts w:cs="Times New Roman"/>
                <w:szCs w:val="22"/>
                <w:lang w:bidi="th-TH"/>
              </w:rPr>
            </w:pPr>
            <w:r w:rsidRPr="00205D08">
              <w:rPr>
                <w:rFonts w:cs="Times New Roman"/>
                <w:szCs w:val="22"/>
                <w:cs/>
                <w:lang w:val="en-US" w:bidi="th-TH"/>
              </w:rPr>
              <w:t>7</w:t>
            </w:r>
            <w:r w:rsidRPr="00205D08">
              <w:rPr>
                <w:rFonts w:cs="Times New Roman"/>
                <w:szCs w:val="22"/>
                <w:lang w:val="en-US" w:bidi="th-TH"/>
              </w:rPr>
              <w:t>,</w:t>
            </w:r>
            <w:r w:rsidRPr="00205D08">
              <w:rPr>
                <w:rFonts w:cs="Times New Roman"/>
                <w:szCs w:val="22"/>
                <w:cs/>
                <w:lang w:val="en-US" w:bidi="th-TH"/>
              </w:rPr>
              <w:t>311</w:t>
            </w:r>
            <w:r w:rsidRPr="00205D08">
              <w:rPr>
                <w:rFonts w:cs="Times New Roman"/>
                <w:szCs w:val="22"/>
                <w:lang w:val="en-US" w:bidi="th-TH"/>
              </w:rPr>
              <w:t>,</w:t>
            </w:r>
            <w:r w:rsidRPr="00205D08">
              <w:rPr>
                <w:rFonts w:cs="Times New Roman"/>
                <w:szCs w:val="22"/>
                <w:cs/>
                <w:lang w:val="en-US" w:bidi="th-TH"/>
              </w:rPr>
              <w:t>765</w:t>
            </w:r>
          </w:p>
        </w:tc>
      </w:tr>
      <w:tr w:rsidR="002E2A51" w:rsidRPr="00CA2DDC" w14:paraId="1AFE45C9" w14:textId="7233698C">
        <w:tc>
          <w:tcPr>
            <w:tcW w:w="6030" w:type="dxa"/>
            <w:vAlign w:val="bottom"/>
          </w:tcPr>
          <w:p w14:paraId="15DF6A6B" w14:textId="77777777" w:rsidR="002E2A51" w:rsidRPr="00CA2DDC" w:rsidRDefault="002E2A51" w:rsidP="002E2A51">
            <w:pPr>
              <w:spacing w:line="240" w:lineRule="atLeast"/>
              <w:ind w:left="252" w:hanging="252"/>
              <w:rPr>
                <w:rFonts w:cs="Times New Roman"/>
                <w:b/>
                <w:bCs/>
                <w:color w:val="000000"/>
                <w:szCs w:val="22"/>
                <w:cs/>
                <w:lang w:bidi="th-TH"/>
              </w:rPr>
            </w:pPr>
            <w:r w:rsidRPr="00CA2DDC">
              <w:rPr>
                <w:rFonts w:cs="Times New Roman"/>
                <w:b/>
                <w:bCs/>
                <w:color w:val="000000"/>
                <w:szCs w:val="22"/>
              </w:rPr>
              <w:t xml:space="preserve">Total loans to customers and accrued interest receivables </w:t>
            </w:r>
          </w:p>
          <w:p w14:paraId="5AA6D99A" w14:textId="6B77422A" w:rsidR="002E2A51" w:rsidRPr="00CA2DDC" w:rsidRDefault="002E2A51" w:rsidP="002E2A51">
            <w:pPr>
              <w:spacing w:line="240" w:lineRule="atLeast"/>
              <w:ind w:left="252" w:hanging="252"/>
              <w:rPr>
                <w:rFonts w:cs="Times New Roman"/>
                <w:b/>
                <w:bCs/>
                <w:color w:val="000000"/>
                <w:szCs w:val="22"/>
              </w:rPr>
            </w:pPr>
            <w:r w:rsidRPr="00CA2DDC">
              <w:rPr>
                <w:rFonts w:cs="Times New Roman"/>
                <w:b/>
                <w:bCs/>
                <w:color w:val="000000"/>
                <w:szCs w:val="22"/>
              </w:rPr>
              <w:tab/>
              <w:t xml:space="preserve">and undue interest receivables </w:t>
            </w:r>
          </w:p>
        </w:tc>
        <w:tc>
          <w:tcPr>
            <w:tcW w:w="1440" w:type="dxa"/>
            <w:tcBorders>
              <w:top w:val="single" w:sz="4" w:space="0" w:color="auto"/>
            </w:tcBorders>
          </w:tcPr>
          <w:p w14:paraId="1D47DA58" w14:textId="77777777" w:rsidR="002E2A51" w:rsidRDefault="002E2A51" w:rsidP="002E2A51">
            <w:pPr>
              <w:pStyle w:val="acctfourfigures"/>
              <w:tabs>
                <w:tab w:val="clear" w:pos="765"/>
                <w:tab w:val="decimal" w:pos="1150"/>
              </w:tabs>
              <w:spacing w:line="240" w:lineRule="atLeast"/>
              <w:ind w:left="-79" w:right="-42"/>
              <w:rPr>
                <w:rFonts w:cstheme="minorBidi"/>
                <w:szCs w:val="22"/>
                <w:lang w:val="en-US" w:bidi="th-TH"/>
              </w:rPr>
            </w:pPr>
          </w:p>
          <w:p w14:paraId="0DC6B444" w14:textId="0532E296" w:rsidR="0058247B" w:rsidRPr="00AA6956" w:rsidRDefault="0058247B" w:rsidP="002E2A51">
            <w:pPr>
              <w:pStyle w:val="acctfourfigures"/>
              <w:tabs>
                <w:tab w:val="clear" w:pos="765"/>
                <w:tab w:val="decimal" w:pos="1150"/>
              </w:tabs>
              <w:spacing w:line="240" w:lineRule="atLeast"/>
              <w:ind w:left="-79" w:right="-42"/>
              <w:rPr>
                <w:rFonts w:cstheme="minorBidi"/>
                <w:b/>
                <w:bCs/>
                <w:szCs w:val="22"/>
                <w:lang w:bidi="th-TH"/>
              </w:rPr>
            </w:pPr>
            <w:r w:rsidRPr="00AA6956">
              <w:rPr>
                <w:rFonts w:cstheme="minorBidi"/>
                <w:b/>
                <w:bCs/>
                <w:szCs w:val="22"/>
                <w:lang w:bidi="th-TH"/>
              </w:rPr>
              <w:t>179,376,573</w:t>
            </w:r>
          </w:p>
        </w:tc>
        <w:tc>
          <w:tcPr>
            <w:tcW w:w="270" w:type="dxa"/>
          </w:tcPr>
          <w:p w14:paraId="23F53260" w14:textId="77777777" w:rsidR="002E2A51" w:rsidRPr="00242650" w:rsidRDefault="002E2A51" w:rsidP="002E2A51">
            <w:pPr>
              <w:pStyle w:val="acctfourfigures"/>
              <w:tabs>
                <w:tab w:val="clear" w:pos="765"/>
                <w:tab w:val="decimal" w:pos="1150"/>
              </w:tabs>
              <w:spacing w:line="240" w:lineRule="atLeast"/>
              <w:ind w:left="-79" w:right="-42"/>
              <w:rPr>
                <w:rFonts w:cs="Times New Roman"/>
                <w:b/>
                <w:bCs/>
                <w:szCs w:val="22"/>
                <w:lang w:bidi="th-TH"/>
              </w:rPr>
            </w:pPr>
          </w:p>
        </w:tc>
        <w:tc>
          <w:tcPr>
            <w:tcW w:w="1350" w:type="dxa"/>
            <w:tcBorders>
              <w:top w:val="single" w:sz="4" w:space="0" w:color="auto"/>
            </w:tcBorders>
          </w:tcPr>
          <w:p w14:paraId="0377A8CF" w14:textId="77777777" w:rsidR="002E2A51" w:rsidRDefault="002E2A51" w:rsidP="002E2A51">
            <w:pPr>
              <w:pStyle w:val="acctfourfigures"/>
              <w:tabs>
                <w:tab w:val="clear" w:pos="765"/>
                <w:tab w:val="decimal" w:pos="1150"/>
              </w:tabs>
              <w:spacing w:line="240" w:lineRule="atLeast"/>
              <w:ind w:left="-79" w:right="-42"/>
              <w:rPr>
                <w:rFonts w:cstheme="minorBidi"/>
                <w:b/>
                <w:bCs/>
                <w:szCs w:val="22"/>
                <w:lang w:val="en-US" w:bidi="th-TH"/>
              </w:rPr>
            </w:pPr>
          </w:p>
          <w:p w14:paraId="39651293" w14:textId="2093BC68" w:rsidR="002E2A51" w:rsidRPr="00242650" w:rsidRDefault="002E2A51" w:rsidP="002E2A51">
            <w:pPr>
              <w:pStyle w:val="acctfourfigures"/>
              <w:tabs>
                <w:tab w:val="clear" w:pos="765"/>
                <w:tab w:val="decimal" w:pos="1150"/>
              </w:tabs>
              <w:spacing w:line="240" w:lineRule="atLeast"/>
              <w:ind w:left="-79" w:right="-42"/>
              <w:rPr>
                <w:rFonts w:cs="Times New Roman"/>
                <w:b/>
                <w:bCs/>
                <w:szCs w:val="22"/>
                <w:lang w:bidi="th-TH"/>
              </w:rPr>
            </w:pPr>
            <w:r w:rsidRPr="00205D08">
              <w:rPr>
                <w:rFonts w:cs="Times New Roman"/>
                <w:b/>
                <w:bCs/>
                <w:szCs w:val="22"/>
                <w:cs/>
                <w:lang w:val="en-US" w:bidi="th-TH"/>
              </w:rPr>
              <w:t>170</w:t>
            </w:r>
            <w:r w:rsidRPr="00205D08">
              <w:rPr>
                <w:rFonts w:cs="Times New Roman"/>
                <w:b/>
                <w:bCs/>
                <w:szCs w:val="22"/>
                <w:lang w:val="en-US" w:bidi="th-TH"/>
              </w:rPr>
              <w:t>,</w:t>
            </w:r>
            <w:r w:rsidRPr="00205D08">
              <w:rPr>
                <w:rFonts w:cs="Times New Roman"/>
                <w:b/>
                <w:bCs/>
                <w:szCs w:val="22"/>
                <w:cs/>
                <w:lang w:val="en-US" w:bidi="th-TH"/>
              </w:rPr>
              <w:t>470</w:t>
            </w:r>
            <w:r w:rsidRPr="00205D08">
              <w:rPr>
                <w:rFonts w:cs="Times New Roman"/>
                <w:b/>
                <w:bCs/>
                <w:szCs w:val="22"/>
                <w:lang w:val="en-US" w:bidi="th-TH"/>
              </w:rPr>
              <w:t>,</w:t>
            </w:r>
            <w:r w:rsidRPr="00205D08">
              <w:rPr>
                <w:rFonts w:cs="Times New Roman"/>
                <w:b/>
                <w:bCs/>
                <w:szCs w:val="22"/>
                <w:cs/>
                <w:lang w:val="en-US" w:bidi="th-TH"/>
              </w:rPr>
              <w:t>381</w:t>
            </w:r>
          </w:p>
        </w:tc>
      </w:tr>
      <w:tr w:rsidR="002E2A51" w:rsidRPr="00CA2DDC" w14:paraId="41E88E03" w14:textId="75866ED6" w:rsidTr="00EC65EE">
        <w:tc>
          <w:tcPr>
            <w:tcW w:w="6030" w:type="dxa"/>
            <w:vAlign w:val="bottom"/>
          </w:tcPr>
          <w:p w14:paraId="27C7E286" w14:textId="59CE9E16" w:rsidR="002E2A51" w:rsidRPr="00CA2DDC" w:rsidRDefault="002E2A51" w:rsidP="002E2A51">
            <w:pPr>
              <w:tabs>
                <w:tab w:val="left" w:pos="494"/>
              </w:tabs>
              <w:spacing w:line="240" w:lineRule="atLeast"/>
              <w:rPr>
                <w:rFonts w:cs="Times New Roman"/>
                <w:color w:val="000000"/>
                <w:szCs w:val="22"/>
              </w:rPr>
            </w:pPr>
            <w:r w:rsidRPr="00CA2DDC">
              <w:rPr>
                <w:rFonts w:cs="Times New Roman"/>
                <w:i/>
                <w:iCs/>
                <w:color w:val="000000"/>
                <w:szCs w:val="22"/>
              </w:rPr>
              <w:t xml:space="preserve">Less </w:t>
            </w:r>
            <w:r w:rsidRPr="00CA2DDC">
              <w:rPr>
                <w:rFonts w:cs="Times New Roman"/>
                <w:color w:val="000000"/>
                <w:szCs w:val="22"/>
              </w:rPr>
              <w:t>allowance for expected credit loss</w:t>
            </w:r>
          </w:p>
        </w:tc>
        <w:tc>
          <w:tcPr>
            <w:tcW w:w="1440" w:type="dxa"/>
          </w:tcPr>
          <w:p w14:paraId="3A49F27E" w14:textId="1C867547" w:rsidR="002E2A51" w:rsidRPr="00AA6956" w:rsidRDefault="0058247B" w:rsidP="002E2A51">
            <w:pPr>
              <w:pStyle w:val="acctfourfigures"/>
              <w:tabs>
                <w:tab w:val="clear" w:pos="765"/>
                <w:tab w:val="decimal" w:pos="1150"/>
              </w:tabs>
              <w:spacing w:line="240" w:lineRule="atLeast"/>
              <w:ind w:left="-79" w:right="-42"/>
              <w:rPr>
                <w:rFonts w:cs="Times New Roman"/>
                <w:szCs w:val="22"/>
                <w:cs/>
                <w:lang w:val="en-US" w:bidi="th-TH"/>
              </w:rPr>
            </w:pPr>
            <w:r w:rsidRPr="00AA6956">
              <w:rPr>
                <w:rFonts w:cs="Times New Roman"/>
                <w:szCs w:val="22"/>
                <w:cs/>
                <w:lang w:val="en-US" w:bidi="th-TH"/>
              </w:rPr>
              <w:t>(11</w:t>
            </w:r>
            <w:r w:rsidRPr="00AA6956">
              <w:rPr>
                <w:rFonts w:cs="Times New Roman"/>
                <w:szCs w:val="22"/>
                <w:lang w:val="en-US" w:bidi="th-TH"/>
              </w:rPr>
              <w:t>,</w:t>
            </w:r>
            <w:r w:rsidRPr="00AA6956">
              <w:rPr>
                <w:rFonts w:cs="Times New Roman"/>
                <w:szCs w:val="22"/>
                <w:cs/>
                <w:lang w:val="en-US" w:bidi="th-TH"/>
              </w:rPr>
              <w:t>340</w:t>
            </w:r>
            <w:r w:rsidRPr="00AA6956">
              <w:rPr>
                <w:rFonts w:cs="Times New Roman"/>
                <w:szCs w:val="22"/>
                <w:lang w:val="en-US" w:bidi="th-TH"/>
              </w:rPr>
              <w:t>,</w:t>
            </w:r>
            <w:r w:rsidRPr="00AA6956">
              <w:rPr>
                <w:rFonts w:cs="Times New Roman"/>
                <w:szCs w:val="22"/>
                <w:cs/>
                <w:lang w:val="en-US" w:bidi="th-TH"/>
              </w:rPr>
              <w:t>897)</w:t>
            </w:r>
          </w:p>
        </w:tc>
        <w:tc>
          <w:tcPr>
            <w:tcW w:w="270" w:type="dxa"/>
          </w:tcPr>
          <w:p w14:paraId="08AF0DDB" w14:textId="77777777" w:rsidR="002E2A51" w:rsidRPr="00AA6956" w:rsidRDefault="002E2A51" w:rsidP="002E2A51">
            <w:pPr>
              <w:pStyle w:val="acctfourfigures"/>
              <w:tabs>
                <w:tab w:val="clear" w:pos="765"/>
                <w:tab w:val="decimal" w:pos="1150"/>
              </w:tabs>
              <w:spacing w:line="240" w:lineRule="atLeast"/>
              <w:ind w:left="-79" w:right="-42"/>
              <w:rPr>
                <w:rFonts w:cs="Times New Roman"/>
                <w:szCs w:val="22"/>
                <w:lang w:val="en-US" w:bidi="th-TH"/>
              </w:rPr>
            </w:pPr>
          </w:p>
        </w:tc>
        <w:tc>
          <w:tcPr>
            <w:tcW w:w="1350" w:type="dxa"/>
            <w:tcBorders>
              <w:bottom w:val="single" w:sz="4" w:space="0" w:color="auto"/>
            </w:tcBorders>
          </w:tcPr>
          <w:p w14:paraId="4156F4FD" w14:textId="137BF9F1" w:rsidR="002E2A51" w:rsidRPr="00AA6956" w:rsidRDefault="002E2A51" w:rsidP="002E2A51">
            <w:pPr>
              <w:pStyle w:val="acctfourfigures"/>
              <w:tabs>
                <w:tab w:val="clear" w:pos="765"/>
                <w:tab w:val="decimal" w:pos="1150"/>
              </w:tabs>
              <w:spacing w:line="240" w:lineRule="atLeast"/>
              <w:ind w:left="-79" w:right="-291"/>
              <w:rPr>
                <w:rFonts w:cs="Times New Roman"/>
                <w:szCs w:val="22"/>
                <w:lang w:val="en-US" w:bidi="th-TH"/>
              </w:rPr>
            </w:pPr>
            <w:r w:rsidRPr="00AA6956">
              <w:rPr>
                <w:rFonts w:cs="Times New Roman"/>
                <w:szCs w:val="22"/>
                <w:lang w:val="en-US" w:bidi="th-TH"/>
              </w:rPr>
              <w:t>(1</w:t>
            </w:r>
            <w:r w:rsidRPr="00205D08">
              <w:rPr>
                <w:rFonts w:cs="Times New Roman"/>
                <w:szCs w:val="22"/>
                <w:cs/>
                <w:lang w:val="en-US" w:bidi="th-TH"/>
              </w:rPr>
              <w:t>0</w:t>
            </w:r>
            <w:r w:rsidRPr="00205D08">
              <w:rPr>
                <w:rFonts w:cs="Times New Roman"/>
                <w:szCs w:val="22"/>
                <w:lang w:val="en-US" w:bidi="th-TH"/>
              </w:rPr>
              <w:t>,</w:t>
            </w:r>
            <w:r w:rsidRPr="00205D08">
              <w:rPr>
                <w:rFonts w:cs="Times New Roman"/>
                <w:szCs w:val="22"/>
                <w:cs/>
                <w:lang w:val="en-US" w:bidi="th-TH"/>
              </w:rPr>
              <w:t>739</w:t>
            </w:r>
            <w:r w:rsidRPr="00205D08">
              <w:rPr>
                <w:rFonts w:cs="Times New Roman"/>
                <w:szCs w:val="22"/>
                <w:lang w:val="en-US" w:bidi="th-TH"/>
              </w:rPr>
              <w:t>,</w:t>
            </w:r>
            <w:r w:rsidRPr="00205D08">
              <w:rPr>
                <w:rFonts w:cs="Times New Roman"/>
                <w:szCs w:val="22"/>
                <w:cs/>
                <w:lang w:val="en-US" w:bidi="th-TH"/>
              </w:rPr>
              <w:t>036</w:t>
            </w:r>
            <w:r w:rsidRPr="00AA6956">
              <w:rPr>
                <w:rFonts w:cs="Times New Roman"/>
                <w:szCs w:val="22"/>
                <w:lang w:val="en-US" w:bidi="th-TH"/>
              </w:rPr>
              <w:t>)</w:t>
            </w:r>
          </w:p>
        </w:tc>
      </w:tr>
      <w:tr w:rsidR="002E2A51" w:rsidRPr="00CA2DDC" w14:paraId="2E9B6FCC" w14:textId="40016175" w:rsidTr="00EC65EE">
        <w:tc>
          <w:tcPr>
            <w:tcW w:w="6030" w:type="dxa"/>
            <w:vAlign w:val="bottom"/>
          </w:tcPr>
          <w:p w14:paraId="119CD273" w14:textId="39122E2E" w:rsidR="002E2A51" w:rsidRPr="00CA2DDC" w:rsidRDefault="002E2A51" w:rsidP="002E2A51">
            <w:pPr>
              <w:spacing w:line="240" w:lineRule="atLeast"/>
              <w:rPr>
                <w:rFonts w:cs="Times New Roman"/>
                <w:b/>
                <w:bCs/>
                <w:color w:val="000000"/>
                <w:szCs w:val="22"/>
              </w:rPr>
            </w:pPr>
            <w:r>
              <w:rPr>
                <w:rFonts w:cs="Times New Roman"/>
                <w:b/>
                <w:bCs/>
                <w:color w:val="000000"/>
                <w:szCs w:val="22"/>
              </w:rPr>
              <w:t>Total l</w:t>
            </w:r>
            <w:r w:rsidRPr="00CA2DDC">
              <w:rPr>
                <w:rFonts w:cs="Times New Roman"/>
                <w:b/>
                <w:bCs/>
                <w:color w:val="000000"/>
                <w:szCs w:val="22"/>
              </w:rPr>
              <w:t>oans to customers and accrued interest receivables, net</w:t>
            </w:r>
          </w:p>
        </w:tc>
        <w:tc>
          <w:tcPr>
            <w:tcW w:w="1440" w:type="dxa"/>
            <w:tcBorders>
              <w:top w:val="single" w:sz="4" w:space="0" w:color="auto"/>
              <w:bottom w:val="double" w:sz="4" w:space="0" w:color="auto"/>
            </w:tcBorders>
            <w:vAlign w:val="bottom"/>
          </w:tcPr>
          <w:p w14:paraId="48423296" w14:textId="6C0FBB5A" w:rsidR="002E2A51" w:rsidRPr="00205D08" w:rsidRDefault="0058247B" w:rsidP="002E2A51">
            <w:pPr>
              <w:pStyle w:val="acctfourfigures"/>
              <w:tabs>
                <w:tab w:val="clear" w:pos="765"/>
                <w:tab w:val="decimal" w:pos="1150"/>
              </w:tabs>
              <w:spacing w:line="240" w:lineRule="atLeast"/>
              <w:ind w:left="-79" w:right="-111"/>
              <w:rPr>
                <w:rFonts w:cs="Times New Roman"/>
                <w:szCs w:val="22"/>
                <w:lang w:val="en-US" w:bidi="th-TH"/>
              </w:rPr>
            </w:pPr>
            <w:r w:rsidRPr="00AA6956">
              <w:rPr>
                <w:rFonts w:cs="Times New Roman"/>
                <w:b/>
                <w:bCs/>
                <w:szCs w:val="22"/>
                <w:cs/>
                <w:lang w:bidi="th-TH"/>
              </w:rPr>
              <w:t>168</w:t>
            </w:r>
            <w:r w:rsidRPr="00AA6956">
              <w:rPr>
                <w:rFonts w:cs="Times New Roman"/>
                <w:b/>
                <w:bCs/>
                <w:szCs w:val="22"/>
                <w:lang w:bidi="th-TH"/>
              </w:rPr>
              <w:t>,</w:t>
            </w:r>
            <w:r w:rsidRPr="00AA6956">
              <w:rPr>
                <w:rFonts w:cs="Times New Roman"/>
                <w:b/>
                <w:bCs/>
                <w:szCs w:val="22"/>
                <w:cs/>
                <w:lang w:bidi="th-TH"/>
              </w:rPr>
              <w:t>035</w:t>
            </w:r>
            <w:r w:rsidRPr="00AA6956">
              <w:rPr>
                <w:rFonts w:cs="Times New Roman"/>
                <w:b/>
                <w:bCs/>
                <w:szCs w:val="22"/>
                <w:lang w:bidi="th-TH"/>
              </w:rPr>
              <w:t>,</w:t>
            </w:r>
            <w:r w:rsidRPr="00AA6956">
              <w:rPr>
                <w:rFonts w:cs="Times New Roman"/>
                <w:b/>
                <w:bCs/>
                <w:szCs w:val="22"/>
                <w:cs/>
                <w:lang w:bidi="th-TH"/>
              </w:rPr>
              <w:t>676</w:t>
            </w:r>
          </w:p>
        </w:tc>
        <w:tc>
          <w:tcPr>
            <w:tcW w:w="270" w:type="dxa"/>
          </w:tcPr>
          <w:p w14:paraId="7AD60E2A" w14:textId="77777777" w:rsidR="002E2A51" w:rsidRPr="00242650" w:rsidRDefault="002E2A51" w:rsidP="002E2A51">
            <w:pPr>
              <w:pStyle w:val="acctfourfigures"/>
              <w:tabs>
                <w:tab w:val="clear" w:pos="765"/>
                <w:tab w:val="decimal" w:pos="1150"/>
              </w:tabs>
              <w:spacing w:line="240" w:lineRule="atLeast"/>
              <w:ind w:left="-79" w:right="-42"/>
              <w:rPr>
                <w:rFonts w:cs="Times New Roman"/>
                <w:b/>
                <w:bCs/>
                <w:szCs w:val="22"/>
              </w:rPr>
            </w:pPr>
          </w:p>
        </w:tc>
        <w:tc>
          <w:tcPr>
            <w:tcW w:w="1350" w:type="dxa"/>
            <w:tcBorders>
              <w:top w:val="single" w:sz="4" w:space="0" w:color="auto"/>
              <w:bottom w:val="double" w:sz="4" w:space="0" w:color="auto"/>
            </w:tcBorders>
            <w:vAlign w:val="bottom"/>
          </w:tcPr>
          <w:p w14:paraId="10048D4A" w14:textId="55CA42E7" w:rsidR="002E2A51" w:rsidRPr="00242650" w:rsidRDefault="002E2A51" w:rsidP="002E2A51">
            <w:pPr>
              <w:pStyle w:val="acctfourfigures"/>
              <w:tabs>
                <w:tab w:val="clear" w:pos="765"/>
                <w:tab w:val="decimal" w:pos="1150"/>
              </w:tabs>
              <w:spacing w:line="240" w:lineRule="atLeast"/>
              <w:ind w:left="-79" w:right="-111"/>
              <w:rPr>
                <w:rFonts w:cs="Times New Roman"/>
                <w:b/>
                <w:bCs/>
                <w:szCs w:val="22"/>
              </w:rPr>
            </w:pPr>
            <w:r w:rsidRPr="00205D08">
              <w:rPr>
                <w:rFonts w:cs="Times New Roman"/>
                <w:b/>
                <w:bCs/>
                <w:szCs w:val="22"/>
                <w:cs/>
                <w:lang w:bidi="th-TH"/>
              </w:rPr>
              <w:t>159</w:t>
            </w:r>
            <w:r w:rsidRPr="00205D08">
              <w:rPr>
                <w:rFonts w:cs="Times New Roman"/>
                <w:b/>
                <w:bCs/>
                <w:szCs w:val="22"/>
              </w:rPr>
              <w:t>,</w:t>
            </w:r>
            <w:r w:rsidRPr="00205D08">
              <w:rPr>
                <w:rFonts w:cs="Times New Roman"/>
                <w:b/>
                <w:bCs/>
                <w:szCs w:val="22"/>
                <w:cs/>
                <w:lang w:bidi="th-TH"/>
              </w:rPr>
              <w:t>731</w:t>
            </w:r>
            <w:r w:rsidRPr="00205D08">
              <w:rPr>
                <w:rFonts w:cs="Times New Roman"/>
                <w:b/>
                <w:bCs/>
                <w:szCs w:val="22"/>
              </w:rPr>
              <w:t>,</w:t>
            </w:r>
            <w:r w:rsidRPr="00205D08">
              <w:rPr>
                <w:rFonts w:cs="Times New Roman"/>
                <w:b/>
                <w:bCs/>
                <w:szCs w:val="22"/>
                <w:cs/>
                <w:lang w:bidi="th-TH"/>
              </w:rPr>
              <w:t>345</w:t>
            </w:r>
          </w:p>
        </w:tc>
      </w:tr>
    </w:tbl>
    <w:p w14:paraId="7B1ED4CB" w14:textId="77777777" w:rsidR="00BD2289" w:rsidRPr="0012708E" w:rsidRDefault="00BD2289" w:rsidP="00BD2289">
      <w:pPr>
        <w:tabs>
          <w:tab w:val="left" w:pos="540"/>
        </w:tabs>
        <w:spacing w:line="240" w:lineRule="atLeast"/>
        <w:ind w:right="14"/>
        <w:jc w:val="thaiDistribute"/>
        <w:rPr>
          <w:rFonts w:cs="Times New Roman"/>
          <w:b/>
          <w:bCs/>
          <w:szCs w:val="22"/>
        </w:rPr>
      </w:pPr>
    </w:p>
    <w:p w14:paraId="11264EA1" w14:textId="6059ED83" w:rsidR="00BD2289" w:rsidRPr="0012708E" w:rsidRDefault="598B9740" w:rsidP="00BD3C67">
      <w:pPr>
        <w:tabs>
          <w:tab w:val="left" w:pos="540"/>
        </w:tabs>
        <w:spacing w:line="240" w:lineRule="atLeast"/>
        <w:ind w:right="9"/>
        <w:jc w:val="thaiDistribute"/>
        <w:rPr>
          <w:rFonts w:cs="Times New Roman"/>
          <w:b/>
          <w:bCs/>
        </w:rPr>
      </w:pPr>
      <w:r w:rsidRPr="0012708E">
        <w:rPr>
          <w:rFonts w:cs="Times New Roman"/>
          <w:b/>
          <w:bCs/>
        </w:rPr>
        <w:t>1</w:t>
      </w:r>
      <w:r w:rsidR="009F7208">
        <w:rPr>
          <w:rFonts w:cs="Times New Roman"/>
          <w:b/>
          <w:bCs/>
        </w:rPr>
        <w:t>2</w:t>
      </w:r>
      <w:r w:rsidRPr="0012708E">
        <w:rPr>
          <w:rFonts w:cs="Times New Roman"/>
          <w:b/>
          <w:bCs/>
        </w:rPr>
        <w:t>.2</w:t>
      </w:r>
      <w:r w:rsidR="00BD2289" w:rsidRPr="0012708E">
        <w:rPr>
          <w:rFonts w:cs="Times New Roman"/>
        </w:rPr>
        <w:tab/>
      </w:r>
      <w:r w:rsidRPr="0012708E">
        <w:rPr>
          <w:rFonts w:cs="Times New Roman"/>
          <w:b/>
          <w:bCs/>
        </w:rPr>
        <w:t>Classified by residency of debtors</w:t>
      </w:r>
    </w:p>
    <w:p w14:paraId="05A33F2C" w14:textId="77777777" w:rsidR="00BD2289" w:rsidRPr="0012708E" w:rsidRDefault="00BD2289" w:rsidP="00BD2289">
      <w:pPr>
        <w:spacing w:line="240" w:lineRule="atLeast"/>
        <w:ind w:right="9"/>
        <w:jc w:val="thaiDistribute"/>
        <w:rPr>
          <w:rFonts w:cs="Times New Roman"/>
          <w:b/>
          <w:bCs/>
          <w:szCs w:val="22"/>
        </w:rPr>
      </w:pPr>
    </w:p>
    <w:tbl>
      <w:tblPr>
        <w:tblW w:w="9122" w:type="dxa"/>
        <w:tblInd w:w="441" w:type="dxa"/>
        <w:tblLayout w:type="fixed"/>
        <w:tblCellMar>
          <w:left w:w="86" w:type="dxa"/>
          <w:right w:w="86" w:type="dxa"/>
        </w:tblCellMar>
        <w:tblLook w:val="01E0" w:firstRow="1" w:lastRow="1" w:firstColumn="1" w:lastColumn="1" w:noHBand="0" w:noVBand="0"/>
      </w:tblPr>
      <w:tblGrid>
        <w:gridCol w:w="6054"/>
        <w:gridCol w:w="1353"/>
        <w:gridCol w:w="270"/>
        <w:gridCol w:w="1445"/>
      </w:tblGrid>
      <w:tr w:rsidR="00BD2289" w:rsidRPr="00CA2DDC" w14:paraId="3B17AECF" w14:textId="77777777" w:rsidTr="00EC65EE">
        <w:trPr>
          <w:trHeight w:val="186"/>
        </w:trPr>
        <w:tc>
          <w:tcPr>
            <w:tcW w:w="6054" w:type="dxa"/>
          </w:tcPr>
          <w:p w14:paraId="62BB35CD" w14:textId="77777777" w:rsidR="00BD2289" w:rsidRPr="00CA2DDC" w:rsidRDefault="00BD2289" w:rsidP="00DA0700">
            <w:pPr>
              <w:spacing w:line="240" w:lineRule="atLeast"/>
              <w:rPr>
                <w:rFonts w:cs="Times New Roman"/>
                <w:b/>
                <w:bCs/>
                <w:color w:val="000000"/>
                <w:szCs w:val="22"/>
              </w:rPr>
            </w:pPr>
          </w:p>
        </w:tc>
        <w:tc>
          <w:tcPr>
            <w:tcW w:w="3068" w:type="dxa"/>
            <w:gridSpan w:val="3"/>
            <w:vAlign w:val="bottom"/>
          </w:tcPr>
          <w:p w14:paraId="430BE9DD" w14:textId="77777777" w:rsidR="00BD2289" w:rsidRPr="00CA2DDC" w:rsidRDefault="00BD2289" w:rsidP="00DA0700">
            <w:pPr>
              <w:pStyle w:val="acctmergecolhdg"/>
              <w:tabs>
                <w:tab w:val="left" w:pos="646"/>
              </w:tabs>
              <w:spacing w:line="240" w:lineRule="atLeast"/>
              <w:ind w:left="-79"/>
              <w:rPr>
                <w:rFonts w:cs="Times New Roman"/>
                <w:spacing w:val="-2"/>
                <w:szCs w:val="22"/>
              </w:rPr>
            </w:pPr>
            <w:r w:rsidRPr="00CA2DDC">
              <w:rPr>
                <w:rFonts w:cs="Times New Roman"/>
                <w:szCs w:val="22"/>
              </w:rPr>
              <w:t>Consolidated and the Bank</w:t>
            </w:r>
          </w:p>
        </w:tc>
      </w:tr>
      <w:tr w:rsidR="002E2A51" w:rsidRPr="00CA2DDC" w14:paraId="0908FC88" w14:textId="77777777" w:rsidTr="0009749A">
        <w:trPr>
          <w:trHeight w:val="186"/>
        </w:trPr>
        <w:tc>
          <w:tcPr>
            <w:tcW w:w="6054" w:type="dxa"/>
          </w:tcPr>
          <w:p w14:paraId="311F2B6D" w14:textId="77777777" w:rsidR="002E2A51" w:rsidRPr="00CA2DDC" w:rsidRDefault="002E2A51" w:rsidP="002E2A51">
            <w:pPr>
              <w:spacing w:line="240" w:lineRule="atLeast"/>
              <w:rPr>
                <w:rFonts w:cs="Times New Roman"/>
                <w:b/>
                <w:bCs/>
                <w:color w:val="000000"/>
                <w:szCs w:val="22"/>
              </w:rPr>
            </w:pPr>
          </w:p>
        </w:tc>
        <w:tc>
          <w:tcPr>
            <w:tcW w:w="1353" w:type="dxa"/>
          </w:tcPr>
          <w:p w14:paraId="13D1BFE7" w14:textId="41796091" w:rsidR="002E2A51" w:rsidRDefault="002E2A51" w:rsidP="002E2A51">
            <w:pPr>
              <w:pStyle w:val="acctmergecolhdg"/>
              <w:spacing w:line="240" w:lineRule="atLeast"/>
              <w:ind w:left="-79" w:right="-79"/>
              <w:rPr>
                <w:rFonts w:cs="Times New Roman"/>
                <w:b w:val="0"/>
                <w:bCs/>
                <w:szCs w:val="22"/>
              </w:rPr>
            </w:pPr>
            <w:r>
              <w:rPr>
                <w:rFonts w:cs="Times New Roman"/>
                <w:b w:val="0"/>
                <w:bCs/>
                <w:szCs w:val="22"/>
              </w:rPr>
              <w:t>30 June</w:t>
            </w:r>
          </w:p>
        </w:tc>
        <w:tc>
          <w:tcPr>
            <w:tcW w:w="270" w:type="dxa"/>
          </w:tcPr>
          <w:p w14:paraId="70BBC972" w14:textId="77777777" w:rsidR="002E2A51" w:rsidRPr="00CA2DDC" w:rsidRDefault="002E2A51" w:rsidP="002E2A51">
            <w:pPr>
              <w:pStyle w:val="acctmergecolhdg"/>
              <w:spacing w:line="240" w:lineRule="atLeast"/>
              <w:ind w:left="-79" w:right="101"/>
              <w:rPr>
                <w:rFonts w:cs="Times New Roman"/>
                <w:b w:val="0"/>
                <w:bCs/>
                <w:szCs w:val="22"/>
              </w:rPr>
            </w:pPr>
          </w:p>
        </w:tc>
        <w:tc>
          <w:tcPr>
            <w:tcW w:w="1445" w:type="dxa"/>
          </w:tcPr>
          <w:p w14:paraId="6F2C1405" w14:textId="687A8333" w:rsidR="002E2A51" w:rsidRDefault="002E2A51" w:rsidP="002E2A51">
            <w:pPr>
              <w:pStyle w:val="acctmergecolhdg"/>
              <w:tabs>
                <w:tab w:val="left" w:pos="656"/>
              </w:tabs>
              <w:spacing w:line="240" w:lineRule="atLeast"/>
              <w:ind w:left="-79"/>
              <w:rPr>
                <w:rFonts w:cs="Times New Roman"/>
                <w:b w:val="0"/>
                <w:bCs/>
                <w:szCs w:val="22"/>
              </w:rPr>
            </w:pPr>
            <w:r>
              <w:rPr>
                <w:rFonts w:cs="Times New Roman"/>
                <w:b w:val="0"/>
                <w:bCs/>
                <w:spacing w:val="-4"/>
                <w:szCs w:val="22"/>
              </w:rPr>
              <w:t>31 December</w:t>
            </w:r>
          </w:p>
        </w:tc>
      </w:tr>
      <w:tr w:rsidR="002E2A51" w:rsidRPr="00CA2DDC" w14:paraId="0291445B" w14:textId="77777777" w:rsidTr="0009749A">
        <w:trPr>
          <w:trHeight w:val="186"/>
        </w:trPr>
        <w:tc>
          <w:tcPr>
            <w:tcW w:w="6054" w:type="dxa"/>
          </w:tcPr>
          <w:p w14:paraId="40E4A26A" w14:textId="77777777" w:rsidR="002E2A51" w:rsidRPr="00CA2DDC" w:rsidRDefault="002E2A51" w:rsidP="002E2A51">
            <w:pPr>
              <w:spacing w:line="240" w:lineRule="atLeast"/>
              <w:rPr>
                <w:rFonts w:cs="Times New Roman"/>
                <w:b/>
                <w:bCs/>
                <w:color w:val="000000"/>
                <w:szCs w:val="22"/>
              </w:rPr>
            </w:pPr>
          </w:p>
        </w:tc>
        <w:tc>
          <w:tcPr>
            <w:tcW w:w="1353" w:type="dxa"/>
          </w:tcPr>
          <w:p w14:paraId="1E3796B9" w14:textId="36648F16" w:rsidR="002E2A51" w:rsidRPr="00CA2DDC" w:rsidRDefault="002E2A51" w:rsidP="002E2A51">
            <w:pPr>
              <w:pStyle w:val="acctmergecolhdg"/>
              <w:spacing w:line="240" w:lineRule="atLeast"/>
              <w:ind w:left="-79" w:right="-79"/>
              <w:rPr>
                <w:rFonts w:cs="Times New Roman"/>
                <w:b w:val="0"/>
                <w:bCs/>
                <w:szCs w:val="22"/>
              </w:rPr>
            </w:pPr>
            <w:r>
              <w:rPr>
                <w:rFonts w:cs="Times New Roman"/>
                <w:b w:val="0"/>
                <w:bCs/>
                <w:szCs w:val="22"/>
              </w:rPr>
              <w:t>2025</w:t>
            </w:r>
          </w:p>
        </w:tc>
        <w:tc>
          <w:tcPr>
            <w:tcW w:w="270" w:type="dxa"/>
          </w:tcPr>
          <w:p w14:paraId="559E055B" w14:textId="77777777" w:rsidR="002E2A51" w:rsidRPr="00CA2DDC" w:rsidRDefault="002E2A51" w:rsidP="002E2A51">
            <w:pPr>
              <w:pStyle w:val="acctmergecolhdg"/>
              <w:spacing w:line="240" w:lineRule="atLeast"/>
              <w:ind w:left="-79" w:right="101"/>
              <w:rPr>
                <w:rFonts w:cs="Times New Roman"/>
                <w:b w:val="0"/>
                <w:bCs/>
                <w:szCs w:val="22"/>
              </w:rPr>
            </w:pPr>
          </w:p>
        </w:tc>
        <w:tc>
          <w:tcPr>
            <w:tcW w:w="1445" w:type="dxa"/>
          </w:tcPr>
          <w:p w14:paraId="2A405F35" w14:textId="76D36EC9" w:rsidR="002E2A51" w:rsidRPr="00CA2DDC" w:rsidRDefault="002E2A51" w:rsidP="002E2A51">
            <w:pPr>
              <w:pStyle w:val="acctmergecolhdg"/>
              <w:tabs>
                <w:tab w:val="left" w:pos="656"/>
              </w:tabs>
              <w:spacing w:line="240" w:lineRule="atLeast"/>
              <w:ind w:left="-79"/>
              <w:rPr>
                <w:rFonts w:cs="Times New Roman"/>
                <w:b w:val="0"/>
                <w:bCs/>
                <w:szCs w:val="22"/>
              </w:rPr>
            </w:pPr>
            <w:r>
              <w:rPr>
                <w:rFonts w:cs="Times New Roman"/>
                <w:b w:val="0"/>
                <w:bCs/>
                <w:spacing w:val="-4"/>
                <w:szCs w:val="22"/>
              </w:rPr>
              <w:t>2024</w:t>
            </w:r>
          </w:p>
        </w:tc>
      </w:tr>
      <w:tr w:rsidR="002E2A51" w:rsidRPr="00CA2DDC" w14:paraId="2B66D241" w14:textId="77777777" w:rsidTr="00EC65EE">
        <w:trPr>
          <w:trHeight w:val="186"/>
        </w:trPr>
        <w:tc>
          <w:tcPr>
            <w:tcW w:w="6054" w:type="dxa"/>
          </w:tcPr>
          <w:p w14:paraId="68557FE0" w14:textId="77777777" w:rsidR="002E2A51" w:rsidRPr="00CA2DDC" w:rsidRDefault="002E2A51" w:rsidP="002E2A51">
            <w:pPr>
              <w:spacing w:line="240" w:lineRule="atLeast"/>
              <w:rPr>
                <w:rFonts w:cs="Times New Roman"/>
                <w:b/>
                <w:bCs/>
                <w:color w:val="000000"/>
                <w:szCs w:val="22"/>
              </w:rPr>
            </w:pPr>
          </w:p>
        </w:tc>
        <w:tc>
          <w:tcPr>
            <w:tcW w:w="3068" w:type="dxa"/>
            <w:gridSpan w:val="3"/>
            <w:vAlign w:val="bottom"/>
          </w:tcPr>
          <w:p w14:paraId="33179974" w14:textId="77777777" w:rsidR="002E2A51" w:rsidRPr="00CA2DDC" w:rsidRDefault="002E2A51" w:rsidP="002E2A51">
            <w:pPr>
              <w:pStyle w:val="acctfourfigures"/>
              <w:tabs>
                <w:tab w:val="clear" w:pos="765"/>
              </w:tabs>
              <w:spacing w:line="240" w:lineRule="atLeast"/>
              <w:ind w:left="-108" w:right="-88"/>
              <w:jc w:val="center"/>
              <w:rPr>
                <w:rFonts w:cs="Times New Roman"/>
                <w:szCs w:val="22"/>
              </w:rPr>
            </w:pPr>
            <w:r w:rsidRPr="00CA2DDC">
              <w:rPr>
                <w:rFonts w:cs="Times New Roman"/>
                <w:i/>
                <w:iCs/>
                <w:szCs w:val="22"/>
              </w:rPr>
              <w:t>(in thousand Baht)</w:t>
            </w:r>
          </w:p>
        </w:tc>
      </w:tr>
      <w:tr w:rsidR="002E2A51" w:rsidRPr="00CA2DDC" w14:paraId="4E371A4B" w14:textId="77777777" w:rsidTr="0009749A">
        <w:trPr>
          <w:trHeight w:val="186"/>
        </w:trPr>
        <w:tc>
          <w:tcPr>
            <w:tcW w:w="6054" w:type="dxa"/>
          </w:tcPr>
          <w:p w14:paraId="23B78D47" w14:textId="77777777" w:rsidR="002E2A51" w:rsidRPr="00CA2DDC" w:rsidRDefault="002E2A51" w:rsidP="002E2A51">
            <w:pPr>
              <w:spacing w:line="240" w:lineRule="atLeast"/>
              <w:rPr>
                <w:rFonts w:cs="Times New Roman"/>
                <w:color w:val="000000"/>
                <w:szCs w:val="22"/>
              </w:rPr>
            </w:pPr>
            <w:r w:rsidRPr="00CA2DDC">
              <w:rPr>
                <w:rFonts w:cs="Times New Roman"/>
                <w:color w:val="000000"/>
                <w:szCs w:val="22"/>
              </w:rPr>
              <w:t>Domestic</w:t>
            </w:r>
          </w:p>
        </w:tc>
        <w:tc>
          <w:tcPr>
            <w:tcW w:w="1353" w:type="dxa"/>
          </w:tcPr>
          <w:p w14:paraId="53B3A9E5" w14:textId="3E0FC305" w:rsidR="002E2A51" w:rsidRPr="00AA6956" w:rsidRDefault="0058247B" w:rsidP="002E2A51">
            <w:pPr>
              <w:pStyle w:val="acctfourfigures"/>
              <w:tabs>
                <w:tab w:val="clear" w:pos="765"/>
                <w:tab w:val="decimal" w:pos="1278"/>
              </w:tabs>
              <w:spacing w:line="240" w:lineRule="atLeast"/>
              <w:ind w:left="-79" w:right="-42"/>
              <w:rPr>
                <w:rFonts w:cs="Times New Roman"/>
                <w:szCs w:val="22"/>
                <w:lang w:bidi="th-TH"/>
              </w:rPr>
            </w:pPr>
            <w:r w:rsidRPr="0058247B">
              <w:rPr>
                <w:rFonts w:cs="Times New Roman"/>
                <w:szCs w:val="22"/>
                <w:lang w:bidi="th-TH"/>
              </w:rPr>
              <w:t>171,661,779</w:t>
            </w:r>
          </w:p>
        </w:tc>
        <w:tc>
          <w:tcPr>
            <w:tcW w:w="270" w:type="dxa"/>
          </w:tcPr>
          <w:p w14:paraId="2E898C83" w14:textId="77777777" w:rsidR="002E2A51" w:rsidRPr="00CA2DDC" w:rsidRDefault="002E2A51" w:rsidP="002E2A51">
            <w:pPr>
              <w:spacing w:line="240" w:lineRule="atLeast"/>
              <w:jc w:val="right"/>
              <w:rPr>
                <w:rFonts w:cs="Times New Roman"/>
                <w:szCs w:val="22"/>
              </w:rPr>
            </w:pPr>
          </w:p>
        </w:tc>
        <w:tc>
          <w:tcPr>
            <w:tcW w:w="1445" w:type="dxa"/>
          </w:tcPr>
          <w:p w14:paraId="6DE03AA7" w14:textId="185111BF" w:rsidR="002E2A51" w:rsidRPr="00CA2DDC" w:rsidRDefault="002E2A51" w:rsidP="002E2A51">
            <w:pPr>
              <w:pStyle w:val="acctfourfigures"/>
              <w:tabs>
                <w:tab w:val="clear" w:pos="765"/>
                <w:tab w:val="decimal" w:pos="1278"/>
              </w:tabs>
              <w:spacing w:line="240" w:lineRule="atLeast"/>
              <w:ind w:left="-79" w:right="-42"/>
              <w:rPr>
                <w:rFonts w:cs="Times New Roman"/>
                <w:szCs w:val="22"/>
                <w:lang w:bidi="th-TH"/>
              </w:rPr>
            </w:pPr>
            <w:r w:rsidRPr="00205D08">
              <w:rPr>
                <w:rFonts w:cs="Times New Roman"/>
                <w:szCs w:val="22"/>
                <w:lang w:val="en-US" w:bidi="th-TH"/>
              </w:rPr>
              <w:t>163,158,616</w:t>
            </w:r>
          </w:p>
        </w:tc>
      </w:tr>
      <w:tr w:rsidR="002E2A51" w:rsidRPr="00CA2DDC" w14:paraId="300C656A" w14:textId="77777777" w:rsidTr="0009749A">
        <w:trPr>
          <w:trHeight w:val="186"/>
        </w:trPr>
        <w:tc>
          <w:tcPr>
            <w:tcW w:w="6054" w:type="dxa"/>
          </w:tcPr>
          <w:p w14:paraId="32F89261" w14:textId="5516BD41" w:rsidR="002E2A51" w:rsidRPr="00CA2DDC" w:rsidRDefault="002E2A51" w:rsidP="002E2A51">
            <w:pPr>
              <w:spacing w:line="240" w:lineRule="atLeast"/>
              <w:rPr>
                <w:rFonts w:cs="Times New Roman"/>
                <w:b/>
                <w:bCs/>
                <w:color w:val="000000"/>
                <w:szCs w:val="22"/>
              </w:rPr>
            </w:pPr>
            <w:r w:rsidRPr="00CA2DDC">
              <w:rPr>
                <w:rFonts w:cs="Times New Roman"/>
                <w:b/>
                <w:bCs/>
                <w:color w:val="000000"/>
                <w:szCs w:val="22"/>
              </w:rPr>
              <w:t>Total</w:t>
            </w:r>
          </w:p>
        </w:tc>
        <w:tc>
          <w:tcPr>
            <w:tcW w:w="1353" w:type="dxa"/>
            <w:tcBorders>
              <w:top w:val="single" w:sz="2" w:space="0" w:color="auto"/>
              <w:bottom w:val="double" w:sz="4" w:space="0" w:color="auto"/>
            </w:tcBorders>
          </w:tcPr>
          <w:p w14:paraId="051452A2" w14:textId="691C9B73" w:rsidR="002E2A51" w:rsidRPr="0093239C" w:rsidRDefault="0058247B" w:rsidP="002E2A51">
            <w:pPr>
              <w:pStyle w:val="acctfourfigures"/>
              <w:tabs>
                <w:tab w:val="clear" w:pos="765"/>
                <w:tab w:val="decimal" w:pos="1278"/>
              </w:tabs>
              <w:spacing w:line="240" w:lineRule="atLeast"/>
              <w:ind w:left="-79" w:right="-42"/>
              <w:rPr>
                <w:rFonts w:cs="Times New Roman"/>
                <w:b/>
                <w:bCs/>
                <w:szCs w:val="22"/>
                <w:lang w:val="en-US" w:bidi="th-TH"/>
              </w:rPr>
            </w:pPr>
            <w:r w:rsidRPr="0058247B">
              <w:rPr>
                <w:rFonts w:cs="Times New Roman"/>
                <w:b/>
                <w:bCs/>
                <w:szCs w:val="22"/>
                <w:lang w:val="en-US" w:bidi="th-TH"/>
              </w:rPr>
              <w:t>171,661,779</w:t>
            </w:r>
          </w:p>
        </w:tc>
        <w:tc>
          <w:tcPr>
            <w:tcW w:w="270" w:type="dxa"/>
          </w:tcPr>
          <w:p w14:paraId="77B2B796" w14:textId="77777777" w:rsidR="002E2A51" w:rsidRPr="00CA2DDC" w:rsidRDefault="002E2A51" w:rsidP="002E2A51">
            <w:pPr>
              <w:spacing w:line="240" w:lineRule="atLeast"/>
              <w:jc w:val="right"/>
              <w:rPr>
                <w:rFonts w:cs="Times New Roman"/>
                <w:b/>
                <w:bCs/>
                <w:szCs w:val="22"/>
              </w:rPr>
            </w:pPr>
          </w:p>
        </w:tc>
        <w:tc>
          <w:tcPr>
            <w:tcW w:w="1445" w:type="dxa"/>
            <w:tcBorders>
              <w:top w:val="single" w:sz="2" w:space="0" w:color="auto"/>
              <w:bottom w:val="double" w:sz="4" w:space="0" w:color="auto"/>
            </w:tcBorders>
          </w:tcPr>
          <w:p w14:paraId="1E39F22D" w14:textId="3B81B39B" w:rsidR="002E2A51" w:rsidRPr="00CA2DDC" w:rsidRDefault="002E2A51" w:rsidP="002E2A51">
            <w:pPr>
              <w:pStyle w:val="acctfourfigures"/>
              <w:tabs>
                <w:tab w:val="clear" w:pos="765"/>
                <w:tab w:val="decimal" w:pos="1278"/>
              </w:tabs>
              <w:spacing w:line="240" w:lineRule="atLeast"/>
              <w:ind w:left="-108" w:right="-88"/>
              <w:rPr>
                <w:rFonts w:cs="Times New Roman"/>
                <w:b/>
                <w:bCs/>
                <w:szCs w:val="22"/>
                <w:lang w:bidi="th-TH"/>
              </w:rPr>
            </w:pPr>
            <w:r w:rsidRPr="00205D08">
              <w:rPr>
                <w:rFonts w:cs="Times New Roman"/>
                <w:b/>
                <w:bCs/>
                <w:szCs w:val="22"/>
                <w:lang w:val="en-US" w:bidi="th-TH"/>
              </w:rPr>
              <w:t>163,158,616</w:t>
            </w:r>
          </w:p>
        </w:tc>
      </w:tr>
    </w:tbl>
    <w:p w14:paraId="1FF946F5" w14:textId="465CD14D" w:rsidR="00F4793A" w:rsidRDefault="00F4793A">
      <w:pPr>
        <w:rPr>
          <w:rFonts w:cs="Times New Roman"/>
          <w:b/>
          <w:bCs/>
          <w:szCs w:val="22"/>
        </w:rPr>
      </w:pPr>
    </w:p>
    <w:p w14:paraId="4FA8DA31" w14:textId="741F7E87" w:rsidR="00BD2289" w:rsidRPr="0012708E" w:rsidRDefault="598B9740" w:rsidP="0C1F1E22">
      <w:pPr>
        <w:rPr>
          <w:rFonts w:cs="Times New Roman"/>
          <w:b/>
          <w:bCs/>
          <w:lang w:val="en-US" w:bidi="th-TH"/>
        </w:rPr>
      </w:pPr>
      <w:r w:rsidRPr="0012708E">
        <w:rPr>
          <w:rFonts w:cs="Times New Roman"/>
          <w:b/>
          <w:bCs/>
        </w:rPr>
        <w:t>1</w:t>
      </w:r>
      <w:r w:rsidR="008241C2">
        <w:rPr>
          <w:rFonts w:cs="Times New Roman"/>
          <w:b/>
          <w:bCs/>
        </w:rPr>
        <w:t>2</w:t>
      </w:r>
      <w:r w:rsidRPr="0012708E">
        <w:rPr>
          <w:rFonts w:cs="Times New Roman"/>
          <w:b/>
          <w:bCs/>
        </w:rPr>
        <w:t>.3</w:t>
      </w:r>
      <w:r w:rsidR="00BD2289" w:rsidRPr="0012708E">
        <w:rPr>
          <w:rFonts w:cs="Times New Roman"/>
        </w:rPr>
        <w:tab/>
      </w:r>
      <w:r w:rsidRPr="0012708E">
        <w:rPr>
          <w:rFonts w:cs="Times New Roman"/>
          <w:b/>
          <w:bCs/>
        </w:rPr>
        <w:t xml:space="preserve">Classified by </w:t>
      </w:r>
      <w:r w:rsidR="00A64AA9" w:rsidRPr="0012708E">
        <w:rPr>
          <w:rFonts w:cs="Times New Roman"/>
          <w:b/>
          <w:bCs/>
          <w:lang w:val="en-US" w:bidi="th-TH"/>
        </w:rPr>
        <w:t>loan classification</w:t>
      </w:r>
    </w:p>
    <w:p w14:paraId="2C38B464" w14:textId="77777777" w:rsidR="009E4076" w:rsidRPr="00EC65EE" w:rsidRDefault="009E4076" w:rsidP="009056EA">
      <w:pPr>
        <w:spacing w:line="240" w:lineRule="atLeast"/>
        <w:ind w:right="9"/>
        <w:jc w:val="thaiDistribute"/>
        <w:rPr>
          <w:rFonts w:cs="Times New Roman"/>
          <w:szCs w:val="22"/>
        </w:rPr>
      </w:pPr>
    </w:p>
    <w:tbl>
      <w:tblPr>
        <w:tblW w:w="9165" w:type="dxa"/>
        <w:tblInd w:w="450" w:type="dxa"/>
        <w:tblLayout w:type="fixed"/>
        <w:tblLook w:val="01E0" w:firstRow="1" w:lastRow="1" w:firstColumn="1" w:lastColumn="1" w:noHBand="0" w:noVBand="0"/>
      </w:tblPr>
      <w:tblGrid>
        <w:gridCol w:w="5995"/>
        <w:gridCol w:w="1453"/>
        <w:gridCol w:w="238"/>
        <w:gridCol w:w="1479"/>
      </w:tblGrid>
      <w:tr w:rsidR="009E4076" w:rsidRPr="00CA2DDC" w14:paraId="35481A2B" w14:textId="6806B380" w:rsidTr="00EC65EE">
        <w:trPr>
          <w:trHeight w:val="135"/>
          <w:tblHeader/>
        </w:trPr>
        <w:tc>
          <w:tcPr>
            <w:tcW w:w="5995" w:type="dxa"/>
          </w:tcPr>
          <w:p w14:paraId="5EF5BFF4" w14:textId="77777777" w:rsidR="009E4076" w:rsidRPr="00CA2DDC" w:rsidRDefault="009E4076" w:rsidP="00360B85">
            <w:pPr>
              <w:spacing w:line="240" w:lineRule="atLeast"/>
              <w:rPr>
                <w:rFonts w:cs="Times New Roman"/>
                <w:szCs w:val="22"/>
                <w:cs/>
                <w:lang w:bidi="th-TH"/>
              </w:rPr>
            </w:pPr>
          </w:p>
        </w:tc>
        <w:tc>
          <w:tcPr>
            <w:tcW w:w="3170" w:type="dxa"/>
            <w:gridSpan w:val="3"/>
          </w:tcPr>
          <w:p w14:paraId="64212DD5" w14:textId="3295B9D7" w:rsidR="009E4076" w:rsidRPr="00CA2DDC" w:rsidRDefault="009E4076" w:rsidP="00360B85">
            <w:pPr>
              <w:pStyle w:val="acctmergecolhdg"/>
              <w:spacing w:line="240" w:lineRule="atLeast"/>
              <w:ind w:left="-79"/>
              <w:rPr>
                <w:rFonts w:cs="Times New Roman"/>
                <w:szCs w:val="22"/>
              </w:rPr>
            </w:pPr>
            <w:r w:rsidRPr="00CA2DDC">
              <w:rPr>
                <w:rFonts w:cs="Times New Roman"/>
                <w:szCs w:val="22"/>
              </w:rPr>
              <w:t>Consolidated and the Bank</w:t>
            </w:r>
          </w:p>
        </w:tc>
      </w:tr>
      <w:tr w:rsidR="002E2A51" w:rsidRPr="00CA2DDC" w14:paraId="190ED2D4" w14:textId="77777777" w:rsidTr="0009749A">
        <w:trPr>
          <w:trHeight w:val="135"/>
          <w:tblHeader/>
        </w:trPr>
        <w:tc>
          <w:tcPr>
            <w:tcW w:w="5995" w:type="dxa"/>
          </w:tcPr>
          <w:p w14:paraId="2AA4C6B7" w14:textId="77777777" w:rsidR="002E2A51" w:rsidRPr="00CA2DDC" w:rsidRDefault="002E2A51" w:rsidP="002E2A51">
            <w:pPr>
              <w:spacing w:line="240" w:lineRule="atLeast"/>
              <w:rPr>
                <w:rFonts w:cs="Times New Roman"/>
                <w:szCs w:val="22"/>
                <w:cs/>
                <w:lang w:bidi="th-TH"/>
              </w:rPr>
            </w:pPr>
          </w:p>
        </w:tc>
        <w:tc>
          <w:tcPr>
            <w:tcW w:w="1453" w:type="dxa"/>
          </w:tcPr>
          <w:p w14:paraId="0E6834EC" w14:textId="73F4F484" w:rsidR="002E2A51" w:rsidRDefault="002E2A51" w:rsidP="002E2A51">
            <w:pPr>
              <w:pStyle w:val="acctmergecolhdg"/>
              <w:tabs>
                <w:tab w:val="left" w:pos="656"/>
              </w:tabs>
              <w:spacing w:line="240" w:lineRule="atLeast"/>
              <w:ind w:left="-79"/>
              <w:rPr>
                <w:rFonts w:cs="Times New Roman"/>
                <w:b w:val="0"/>
                <w:bCs/>
                <w:szCs w:val="22"/>
              </w:rPr>
            </w:pPr>
            <w:r>
              <w:rPr>
                <w:rFonts w:cs="Times New Roman"/>
                <w:b w:val="0"/>
                <w:bCs/>
                <w:szCs w:val="22"/>
              </w:rPr>
              <w:t>30 June</w:t>
            </w:r>
          </w:p>
        </w:tc>
        <w:tc>
          <w:tcPr>
            <w:tcW w:w="238" w:type="dxa"/>
          </w:tcPr>
          <w:p w14:paraId="4EC2FE6D" w14:textId="77777777" w:rsidR="002E2A51" w:rsidRPr="00CA2DDC" w:rsidRDefault="002E2A51" w:rsidP="002E2A51">
            <w:pPr>
              <w:pStyle w:val="acctmergecolhdg"/>
              <w:tabs>
                <w:tab w:val="left" w:pos="656"/>
              </w:tabs>
              <w:spacing w:line="240" w:lineRule="atLeast"/>
              <w:ind w:left="-79"/>
              <w:rPr>
                <w:rFonts w:cs="Times New Roman"/>
                <w:b w:val="0"/>
                <w:bCs/>
                <w:spacing w:val="-4"/>
                <w:szCs w:val="22"/>
              </w:rPr>
            </w:pPr>
          </w:p>
        </w:tc>
        <w:tc>
          <w:tcPr>
            <w:tcW w:w="1479" w:type="dxa"/>
          </w:tcPr>
          <w:p w14:paraId="29A77A62" w14:textId="17555E85" w:rsidR="002E2A51" w:rsidRDefault="002E2A51" w:rsidP="002E2A51">
            <w:pPr>
              <w:pStyle w:val="acctmergecolhdg"/>
              <w:tabs>
                <w:tab w:val="left" w:pos="656"/>
              </w:tabs>
              <w:spacing w:line="240" w:lineRule="atLeast"/>
              <w:ind w:left="-79"/>
              <w:rPr>
                <w:rFonts w:cs="Times New Roman"/>
                <w:b w:val="0"/>
                <w:bCs/>
                <w:spacing w:val="-4"/>
                <w:szCs w:val="22"/>
              </w:rPr>
            </w:pPr>
            <w:r>
              <w:rPr>
                <w:rFonts w:cs="Times New Roman"/>
                <w:b w:val="0"/>
                <w:bCs/>
                <w:spacing w:val="-4"/>
                <w:szCs w:val="22"/>
              </w:rPr>
              <w:t>31 December</w:t>
            </w:r>
          </w:p>
        </w:tc>
      </w:tr>
      <w:tr w:rsidR="002E2A51" w:rsidRPr="00CA2DDC" w14:paraId="17135B12" w14:textId="67E839A4" w:rsidTr="0009749A">
        <w:trPr>
          <w:trHeight w:val="135"/>
          <w:tblHeader/>
        </w:trPr>
        <w:tc>
          <w:tcPr>
            <w:tcW w:w="5995" w:type="dxa"/>
          </w:tcPr>
          <w:p w14:paraId="2A20BD16" w14:textId="77777777" w:rsidR="002E2A51" w:rsidRPr="00CA2DDC" w:rsidRDefault="002E2A51" w:rsidP="002E2A51">
            <w:pPr>
              <w:spacing w:line="240" w:lineRule="atLeast"/>
              <w:rPr>
                <w:rFonts w:cs="Times New Roman"/>
                <w:szCs w:val="22"/>
                <w:cs/>
                <w:lang w:bidi="th-TH"/>
              </w:rPr>
            </w:pPr>
          </w:p>
        </w:tc>
        <w:tc>
          <w:tcPr>
            <w:tcW w:w="1453" w:type="dxa"/>
          </w:tcPr>
          <w:p w14:paraId="4502CA30" w14:textId="4C8B980D" w:rsidR="002E2A51" w:rsidRPr="00CA2DDC" w:rsidRDefault="002E2A51" w:rsidP="002E2A51">
            <w:pPr>
              <w:pStyle w:val="acctmergecolhdg"/>
              <w:tabs>
                <w:tab w:val="left" w:pos="656"/>
              </w:tabs>
              <w:spacing w:line="240" w:lineRule="atLeast"/>
              <w:ind w:left="-79"/>
              <w:rPr>
                <w:rFonts w:cs="Times New Roman"/>
                <w:b w:val="0"/>
                <w:bCs/>
                <w:szCs w:val="22"/>
              </w:rPr>
            </w:pPr>
            <w:r>
              <w:rPr>
                <w:rFonts w:cs="Times New Roman"/>
                <w:b w:val="0"/>
                <w:bCs/>
                <w:szCs w:val="22"/>
              </w:rPr>
              <w:t>2025</w:t>
            </w:r>
          </w:p>
        </w:tc>
        <w:tc>
          <w:tcPr>
            <w:tcW w:w="238" w:type="dxa"/>
          </w:tcPr>
          <w:p w14:paraId="1D233255" w14:textId="77777777" w:rsidR="002E2A51" w:rsidRPr="00CA2DDC" w:rsidRDefault="002E2A51" w:rsidP="002E2A51">
            <w:pPr>
              <w:pStyle w:val="acctmergecolhdg"/>
              <w:tabs>
                <w:tab w:val="left" w:pos="656"/>
              </w:tabs>
              <w:spacing w:line="240" w:lineRule="atLeast"/>
              <w:ind w:left="-79"/>
              <w:rPr>
                <w:rFonts w:cs="Times New Roman"/>
                <w:b w:val="0"/>
                <w:bCs/>
                <w:spacing w:val="-4"/>
                <w:szCs w:val="22"/>
              </w:rPr>
            </w:pPr>
          </w:p>
        </w:tc>
        <w:tc>
          <w:tcPr>
            <w:tcW w:w="1479" w:type="dxa"/>
          </w:tcPr>
          <w:p w14:paraId="52F82CAE" w14:textId="3188E667" w:rsidR="002E2A51" w:rsidRPr="00CA2DDC" w:rsidRDefault="002E2A51" w:rsidP="002E2A51">
            <w:pPr>
              <w:pStyle w:val="acctmergecolhdg"/>
              <w:tabs>
                <w:tab w:val="left" w:pos="656"/>
              </w:tabs>
              <w:spacing w:line="240" w:lineRule="atLeast"/>
              <w:ind w:left="-79"/>
              <w:rPr>
                <w:rFonts w:cs="Times New Roman"/>
                <w:b w:val="0"/>
                <w:bCs/>
                <w:spacing w:val="-4"/>
                <w:szCs w:val="22"/>
              </w:rPr>
            </w:pPr>
            <w:r>
              <w:rPr>
                <w:rFonts w:cs="Times New Roman"/>
                <w:b w:val="0"/>
                <w:bCs/>
                <w:spacing w:val="-4"/>
                <w:szCs w:val="22"/>
              </w:rPr>
              <w:t>2024</w:t>
            </w:r>
          </w:p>
        </w:tc>
      </w:tr>
      <w:tr w:rsidR="002E2A51" w:rsidRPr="00CA2DDC" w14:paraId="3B02B4B7" w14:textId="15D702D4" w:rsidTr="00EC65EE">
        <w:trPr>
          <w:trHeight w:val="205"/>
        </w:trPr>
        <w:tc>
          <w:tcPr>
            <w:tcW w:w="5995" w:type="dxa"/>
          </w:tcPr>
          <w:p w14:paraId="5C998DE4" w14:textId="77777777" w:rsidR="002E2A51" w:rsidRPr="00CA2DDC" w:rsidRDefault="002E2A51" w:rsidP="002E2A51">
            <w:pPr>
              <w:pStyle w:val="acctfourfigures"/>
              <w:tabs>
                <w:tab w:val="clear" w:pos="765"/>
              </w:tabs>
              <w:spacing w:line="240" w:lineRule="atLeast"/>
              <w:ind w:left="-14" w:right="72"/>
              <w:rPr>
                <w:rFonts w:cs="Times New Roman"/>
                <w:b/>
                <w:bCs/>
                <w:i/>
                <w:iCs/>
                <w:color w:val="000000"/>
                <w:szCs w:val="22"/>
              </w:rPr>
            </w:pPr>
          </w:p>
        </w:tc>
        <w:tc>
          <w:tcPr>
            <w:tcW w:w="3170" w:type="dxa"/>
            <w:gridSpan w:val="3"/>
          </w:tcPr>
          <w:p w14:paraId="74943CE7" w14:textId="1E1DC7D7" w:rsidR="002E2A51" w:rsidRPr="00CA2DDC" w:rsidRDefault="002E2A51" w:rsidP="002E2A51">
            <w:pPr>
              <w:pStyle w:val="acctfourfigures"/>
              <w:tabs>
                <w:tab w:val="clear" w:pos="765"/>
              </w:tabs>
              <w:spacing w:line="240" w:lineRule="atLeast"/>
              <w:ind w:right="-108"/>
              <w:jc w:val="center"/>
              <w:rPr>
                <w:rFonts w:cs="Times New Roman"/>
                <w:i/>
                <w:iCs/>
                <w:szCs w:val="22"/>
              </w:rPr>
            </w:pPr>
            <w:r w:rsidRPr="00CA2DDC">
              <w:rPr>
                <w:rFonts w:cs="Times New Roman"/>
                <w:i/>
                <w:iCs/>
                <w:szCs w:val="22"/>
              </w:rPr>
              <w:t>(in thousand Baht)</w:t>
            </w:r>
          </w:p>
        </w:tc>
      </w:tr>
      <w:tr w:rsidR="002E2A51" w:rsidRPr="00CA2DDC" w14:paraId="7FE2C8C8" w14:textId="75F16B77" w:rsidTr="0009749A">
        <w:trPr>
          <w:trHeight w:val="205"/>
        </w:trPr>
        <w:tc>
          <w:tcPr>
            <w:tcW w:w="5995" w:type="dxa"/>
            <w:vAlign w:val="bottom"/>
          </w:tcPr>
          <w:p w14:paraId="71DBA7FE" w14:textId="77777777" w:rsidR="002E2A51" w:rsidRPr="00CA2DDC" w:rsidRDefault="002E2A51" w:rsidP="002E2A51">
            <w:pPr>
              <w:spacing w:line="240" w:lineRule="atLeast"/>
              <w:ind w:left="162" w:hanging="162"/>
              <w:rPr>
                <w:rFonts w:cs="Times New Roman"/>
                <w:b/>
                <w:bCs/>
                <w:color w:val="000000"/>
                <w:szCs w:val="22"/>
              </w:rPr>
            </w:pPr>
            <w:r w:rsidRPr="00CA2DDC">
              <w:rPr>
                <w:rFonts w:cs="Times New Roman"/>
                <w:b/>
                <w:bCs/>
                <w:szCs w:val="22"/>
                <w:lang w:bidi="th-TH"/>
              </w:rPr>
              <w:t>Loans to customers and accrued interest receivables</w:t>
            </w:r>
            <w:r w:rsidRPr="00CA2DDC">
              <w:rPr>
                <w:rFonts w:cs="Times New Roman"/>
                <w:b/>
                <w:bCs/>
                <w:szCs w:val="22"/>
                <w:vertAlign w:val="superscript"/>
                <w:lang w:bidi="th-TH"/>
              </w:rPr>
              <w:t xml:space="preserve"> </w:t>
            </w:r>
            <w:r w:rsidRPr="00CA2DDC">
              <w:rPr>
                <w:rFonts w:cs="Times New Roman"/>
                <w:b/>
                <w:bCs/>
                <w:color w:val="000000"/>
                <w:szCs w:val="22"/>
              </w:rPr>
              <w:t xml:space="preserve">and </w:t>
            </w:r>
          </w:p>
          <w:p w14:paraId="12C8C179" w14:textId="77777777" w:rsidR="002E2A51" w:rsidRPr="00CA2DDC" w:rsidRDefault="002E2A51" w:rsidP="002E2A51">
            <w:pPr>
              <w:spacing w:line="240" w:lineRule="atLeast"/>
              <w:ind w:left="162" w:hanging="162"/>
              <w:rPr>
                <w:rFonts w:cs="Times New Roman"/>
                <w:b/>
                <w:bCs/>
                <w:szCs w:val="22"/>
                <w:cs/>
                <w:lang w:bidi="th-TH"/>
              </w:rPr>
            </w:pPr>
            <w:r w:rsidRPr="00CA2DDC">
              <w:rPr>
                <w:rFonts w:cs="Times New Roman"/>
                <w:b/>
                <w:bCs/>
                <w:szCs w:val="22"/>
                <w:lang w:bidi="th-TH"/>
              </w:rPr>
              <w:t xml:space="preserve">   </w:t>
            </w:r>
            <w:r w:rsidRPr="00CA2DDC">
              <w:rPr>
                <w:rFonts w:cs="Times New Roman"/>
                <w:b/>
                <w:bCs/>
                <w:color w:val="000000"/>
                <w:szCs w:val="22"/>
              </w:rPr>
              <w:t>undue interest receivables</w:t>
            </w:r>
          </w:p>
        </w:tc>
        <w:tc>
          <w:tcPr>
            <w:tcW w:w="1453" w:type="dxa"/>
          </w:tcPr>
          <w:p w14:paraId="3AB2FEB9" w14:textId="77777777" w:rsidR="002E2A51" w:rsidRPr="00CA2DDC" w:rsidRDefault="002E2A51" w:rsidP="002E2A51">
            <w:pPr>
              <w:pStyle w:val="acctfourfigures"/>
              <w:tabs>
                <w:tab w:val="clear" w:pos="765"/>
                <w:tab w:val="decimal" w:pos="1220"/>
              </w:tabs>
              <w:spacing w:line="240" w:lineRule="atLeast"/>
              <w:ind w:left="-79" w:right="-42"/>
              <w:rPr>
                <w:rFonts w:cs="Times New Roman"/>
                <w:szCs w:val="22"/>
                <w:lang w:bidi="th-TH"/>
              </w:rPr>
            </w:pPr>
          </w:p>
        </w:tc>
        <w:tc>
          <w:tcPr>
            <w:tcW w:w="238" w:type="dxa"/>
          </w:tcPr>
          <w:p w14:paraId="512EFF1A" w14:textId="77777777" w:rsidR="002E2A51" w:rsidRPr="00CA2DDC" w:rsidRDefault="002E2A51" w:rsidP="002E2A51">
            <w:pPr>
              <w:pStyle w:val="acctfourfigures"/>
              <w:tabs>
                <w:tab w:val="clear" w:pos="765"/>
                <w:tab w:val="decimal" w:pos="1220"/>
              </w:tabs>
              <w:spacing w:line="240" w:lineRule="atLeast"/>
              <w:ind w:left="-79" w:right="-42"/>
              <w:rPr>
                <w:rFonts w:cs="Times New Roman"/>
                <w:szCs w:val="22"/>
                <w:lang w:bidi="th-TH"/>
              </w:rPr>
            </w:pPr>
          </w:p>
        </w:tc>
        <w:tc>
          <w:tcPr>
            <w:tcW w:w="1479" w:type="dxa"/>
          </w:tcPr>
          <w:p w14:paraId="49B4B6AE" w14:textId="77777777" w:rsidR="002E2A51" w:rsidRPr="00CA2DDC" w:rsidRDefault="002E2A51" w:rsidP="002E2A51">
            <w:pPr>
              <w:pStyle w:val="acctfourfigures"/>
              <w:tabs>
                <w:tab w:val="clear" w:pos="765"/>
                <w:tab w:val="decimal" w:pos="1190"/>
              </w:tabs>
              <w:spacing w:line="240" w:lineRule="atLeast"/>
              <w:ind w:left="-72" w:right="-43"/>
              <w:rPr>
                <w:rFonts w:cs="Times New Roman"/>
                <w:szCs w:val="22"/>
                <w:lang w:bidi="th-TH"/>
              </w:rPr>
            </w:pPr>
          </w:p>
        </w:tc>
      </w:tr>
      <w:tr w:rsidR="002E2A51" w:rsidRPr="00CA2DDC" w14:paraId="3863BCB5" w14:textId="34D11431" w:rsidTr="0009749A">
        <w:trPr>
          <w:trHeight w:val="135"/>
        </w:trPr>
        <w:tc>
          <w:tcPr>
            <w:tcW w:w="5995" w:type="dxa"/>
            <w:vAlign w:val="bottom"/>
          </w:tcPr>
          <w:p w14:paraId="3A3DAF18" w14:textId="53899578" w:rsidR="002E2A51" w:rsidRPr="00CA2DDC" w:rsidRDefault="002E2A51" w:rsidP="002E2A51">
            <w:pPr>
              <w:spacing w:line="240" w:lineRule="atLeast"/>
              <w:ind w:left="163" w:right="-105" w:hanging="163"/>
              <w:rPr>
                <w:rFonts w:cs="Times New Roman"/>
                <w:color w:val="000000"/>
                <w:szCs w:val="22"/>
              </w:rPr>
            </w:pPr>
            <w:r w:rsidRPr="00CA2DDC">
              <w:rPr>
                <w:rFonts w:cs="Times New Roman"/>
                <w:color w:val="000000"/>
                <w:szCs w:val="22"/>
              </w:rPr>
              <w:t xml:space="preserve">Financial assets that </w:t>
            </w:r>
            <w:r>
              <w:rPr>
                <w:rFonts w:cs="Times New Roman"/>
                <w:color w:val="000000"/>
                <w:szCs w:val="22"/>
              </w:rPr>
              <w:t xml:space="preserve">have </w:t>
            </w:r>
            <w:r w:rsidRPr="00CA2DDC">
              <w:rPr>
                <w:rFonts w:cs="Times New Roman"/>
                <w:color w:val="000000"/>
                <w:szCs w:val="22"/>
              </w:rPr>
              <w:t xml:space="preserve">not </w:t>
            </w:r>
            <w:r>
              <w:rPr>
                <w:rFonts w:cs="Times New Roman"/>
                <w:color w:val="000000"/>
                <w:szCs w:val="22"/>
              </w:rPr>
              <w:t xml:space="preserve">had a </w:t>
            </w:r>
            <w:r w:rsidRPr="00CA2DDC">
              <w:rPr>
                <w:rFonts w:cs="Times New Roman"/>
                <w:color w:val="000000"/>
                <w:szCs w:val="22"/>
              </w:rPr>
              <w:t>significant increase in credit risk (Performing)</w:t>
            </w:r>
          </w:p>
        </w:tc>
        <w:tc>
          <w:tcPr>
            <w:tcW w:w="1453" w:type="dxa"/>
            <w:vAlign w:val="bottom"/>
          </w:tcPr>
          <w:p w14:paraId="6B731118" w14:textId="65C90241" w:rsidR="002E2A51" w:rsidRPr="0093239C" w:rsidRDefault="0058247B" w:rsidP="002E2A51">
            <w:pPr>
              <w:pStyle w:val="acctfourfigures"/>
              <w:tabs>
                <w:tab w:val="clear" w:pos="765"/>
                <w:tab w:val="decimal" w:pos="1239"/>
              </w:tabs>
              <w:spacing w:line="240" w:lineRule="atLeast"/>
              <w:ind w:left="-79" w:right="-42"/>
              <w:rPr>
                <w:rFonts w:cs="Times New Roman"/>
                <w:szCs w:val="22"/>
                <w:lang w:val="en-US" w:bidi="th-TH"/>
              </w:rPr>
            </w:pPr>
            <w:r w:rsidRPr="0058247B">
              <w:rPr>
                <w:rFonts w:cs="Times New Roman"/>
                <w:szCs w:val="22"/>
                <w:lang w:val="en-US" w:bidi="th-TH"/>
              </w:rPr>
              <w:t>153,709,875</w:t>
            </w:r>
          </w:p>
        </w:tc>
        <w:tc>
          <w:tcPr>
            <w:tcW w:w="238" w:type="dxa"/>
            <w:vAlign w:val="bottom"/>
          </w:tcPr>
          <w:p w14:paraId="1D12434F" w14:textId="77777777" w:rsidR="002E2A51" w:rsidRPr="00CA2DDC" w:rsidRDefault="002E2A51" w:rsidP="002E2A51">
            <w:pPr>
              <w:pStyle w:val="acctfourfigures"/>
              <w:tabs>
                <w:tab w:val="clear" w:pos="765"/>
                <w:tab w:val="decimal" w:pos="1220"/>
              </w:tabs>
              <w:spacing w:line="240" w:lineRule="atLeast"/>
              <w:ind w:left="-79" w:right="-42"/>
              <w:rPr>
                <w:rFonts w:cs="Times New Roman"/>
                <w:szCs w:val="22"/>
                <w:lang w:bidi="th-TH"/>
              </w:rPr>
            </w:pPr>
          </w:p>
        </w:tc>
        <w:tc>
          <w:tcPr>
            <w:tcW w:w="1479" w:type="dxa"/>
            <w:vAlign w:val="bottom"/>
          </w:tcPr>
          <w:p w14:paraId="5400739E" w14:textId="12E295DC" w:rsidR="002E2A51" w:rsidRPr="00EC65EE" w:rsidRDefault="002E2A51" w:rsidP="002E2A51">
            <w:pPr>
              <w:pStyle w:val="acctfourfigures"/>
              <w:tabs>
                <w:tab w:val="clear" w:pos="765"/>
                <w:tab w:val="decimal" w:pos="1265"/>
              </w:tabs>
              <w:spacing w:line="240" w:lineRule="atLeast"/>
              <w:ind w:left="-79" w:right="-42"/>
              <w:rPr>
                <w:rFonts w:cs="Times New Roman"/>
                <w:szCs w:val="22"/>
                <w:lang w:val="en-US" w:bidi="th-TH"/>
              </w:rPr>
            </w:pPr>
            <w:r w:rsidRPr="00FA0601">
              <w:rPr>
                <w:rFonts w:cs="Times New Roman"/>
                <w:szCs w:val="22"/>
                <w:lang w:val="en-US" w:bidi="th-TH"/>
              </w:rPr>
              <w:t>14</w:t>
            </w:r>
            <w:r>
              <w:rPr>
                <w:rFonts w:cs="Times New Roman"/>
                <w:szCs w:val="22"/>
                <w:lang w:val="en-US" w:bidi="th-TH"/>
              </w:rPr>
              <w:t>5</w:t>
            </w:r>
            <w:r w:rsidRPr="00FA0601">
              <w:rPr>
                <w:rFonts w:cs="Times New Roman"/>
                <w:szCs w:val="22"/>
                <w:lang w:val="en-US" w:bidi="th-TH"/>
              </w:rPr>
              <w:t>,</w:t>
            </w:r>
            <w:r>
              <w:rPr>
                <w:rFonts w:cs="Times New Roman"/>
                <w:szCs w:val="22"/>
                <w:lang w:val="en-US" w:bidi="th-TH"/>
              </w:rPr>
              <w:t>320</w:t>
            </w:r>
            <w:r w:rsidRPr="00FA0601">
              <w:rPr>
                <w:rFonts w:cs="Times New Roman"/>
                <w:szCs w:val="22"/>
                <w:lang w:val="en-US" w:bidi="th-TH"/>
              </w:rPr>
              <w:t>,</w:t>
            </w:r>
            <w:r>
              <w:rPr>
                <w:rFonts w:cs="Times New Roman"/>
                <w:szCs w:val="22"/>
                <w:lang w:val="en-US" w:bidi="th-TH"/>
              </w:rPr>
              <w:t>287</w:t>
            </w:r>
          </w:p>
        </w:tc>
      </w:tr>
      <w:tr w:rsidR="002E2A51" w:rsidRPr="00CA2DDC" w14:paraId="7E99F044" w14:textId="306049BE" w:rsidTr="0009749A">
        <w:trPr>
          <w:trHeight w:val="135"/>
        </w:trPr>
        <w:tc>
          <w:tcPr>
            <w:tcW w:w="5995" w:type="dxa"/>
            <w:vAlign w:val="bottom"/>
          </w:tcPr>
          <w:p w14:paraId="75CF925A" w14:textId="238EE84A" w:rsidR="002E2A51" w:rsidRPr="00CA2DDC" w:rsidRDefault="002E2A51" w:rsidP="002E2A51">
            <w:pPr>
              <w:spacing w:line="240" w:lineRule="atLeast"/>
              <w:ind w:left="160" w:hanging="160"/>
              <w:rPr>
                <w:rFonts w:cs="Times New Roman"/>
                <w:color w:val="000000"/>
                <w:szCs w:val="22"/>
              </w:rPr>
            </w:pPr>
            <w:r w:rsidRPr="00CA2DDC">
              <w:rPr>
                <w:rFonts w:cs="Times New Roman"/>
                <w:color w:val="000000"/>
                <w:szCs w:val="22"/>
              </w:rPr>
              <w:t xml:space="preserve">Financial assets that </w:t>
            </w:r>
            <w:r>
              <w:rPr>
                <w:rFonts w:cs="Times New Roman"/>
                <w:color w:val="000000"/>
                <w:szCs w:val="22"/>
              </w:rPr>
              <w:t>have a</w:t>
            </w:r>
            <w:r w:rsidRPr="00CA2DDC">
              <w:rPr>
                <w:rFonts w:cs="Times New Roman"/>
                <w:color w:val="000000"/>
                <w:szCs w:val="22"/>
              </w:rPr>
              <w:t xml:space="preserve"> significant increase in credit risk </w:t>
            </w:r>
          </w:p>
          <w:p w14:paraId="654B3050" w14:textId="372E7A9C" w:rsidR="002E2A51" w:rsidRPr="00CA2DDC" w:rsidRDefault="002E2A51" w:rsidP="002E2A51">
            <w:pPr>
              <w:spacing w:line="240" w:lineRule="atLeast"/>
              <w:ind w:left="160" w:hanging="160"/>
              <w:rPr>
                <w:rFonts w:cs="Times New Roman"/>
                <w:color w:val="000000"/>
                <w:szCs w:val="22"/>
              </w:rPr>
            </w:pPr>
            <w:r w:rsidRPr="00CA2DDC">
              <w:rPr>
                <w:rFonts w:cs="Times New Roman"/>
                <w:color w:val="000000"/>
                <w:szCs w:val="22"/>
              </w:rPr>
              <w:tab/>
              <w:t>(Under-performing)</w:t>
            </w:r>
          </w:p>
        </w:tc>
        <w:tc>
          <w:tcPr>
            <w:tcW w:w="1453" w:type="dxa"/>
            <w:vAlign w:val="bottom"/>
          </w:tcPr>
          <w:p w14:paraId="10894E9F" w14:textId="3015FFEA" w:rsidR="002E2A51" w:rsidRPr="0093239C" w:rsidRDefault="0058247B" w:rsidP="002E2A51">
            <w:pPr>
              <w:pStyle w:val="acctfourfigures"/>
              <w:tabs>
                <w:tab w:val="clear" w:pos="765"/>
                <w:tab w:val="decimal" w:pos="1239"/>
              </w:tabs>
              <w:spacing w:line="240" w:lineRule="atLeast"/>
              <w:ind w:left="-79" w:right="-42"/>
              <w:rPr>
                <w:rFonts w:cs="Times New Roman"/>
                <w:szCs w:val="22"/>
                <w:lang w:val="en-US" w:bidi="th-TH"/>
              </w:rPr>
            </w:pPr>
            <w:r w:rsidRPr="0058247B">
              <w:rPr>
                <w:rFonts w:cs="Times New Roman"/>
                <w:szCs w:val="22"/>
                <w:lang w:val="en-US" w:bidi="th-TH"/>
              </w:rPr>
              <w:t>17,147,111</w:t>
            </w:r>
          </w:p>
        </w:tc>
        <w:tc>
          <w:tcPr>
            <w:tcW w:w="238" w:type="dxa"/>
            <w:vAlign w:val="bottom"/>
          </w:tcPr>
          <w:p w14:paraId="62AEF3DF" w14:textId="77777777" w:rsidR="002E2A51" w:rsidRPr="00CA2DDC" w:rsidRDefault="002E2A51" w:rsidP="002E2A51">
            <w:pPr>
              <w:tabs>
                <w:tab w:val="decimal" w:pos="1220"/>
              </w:tabs>
              <w:spacing w:line="240" w:lineRule="atLeast"/>
              <w:ind w:left="-79" w:right="-42"/>
              <w:rPr>
                <w:rFonts w:cs="Times New Roman"/>
                <w:szCs w:val="22"/>
              </w:rPr>
            </w:pPr>
          </w:p>
        </w:tc>
        <w:tc>
          <w:tcPr>
            <w:tcW w:w="1479" w:type="dxa"/>
            <w:vAlign w:val="bottom"/>
          </w:tcPr>
          <w:p w14:paraId="78F9D397" w14:textId="08BB19B4" w:rsidR="002E2A51" w:rsidRPr="00EC65EE" w:rsidRDefault="002E2A51" w:rsidP="002E2A51">
            <w:pPr>
              <w:pStyle w:val="acctfourfigures"/>
              <w:tabs>
                <w:tab w:val="clear" w:pos="765"/>
                <w:tab w:val="decimal" w:pos="1265"/>
              </w:tabs>
              <w:spacing w:line="240" w:lineRule="atLeast"/>
              <w:ind w:left="-79" w:right="-42"/>
              <w:rPr>
                <w:rFonts w:cs="Times New Roman"/>
                <w:szCs w:val="22"/>
                <w:lang w:val="en-US" w:bidi="th-TH"/>
              </w:rPr>
            </w:pPr>
            <w:r w:rsidRPr="00FA0601">
              <w:rPr>
                <w:rFonts w:cs="Times New Roman"/>
                <w:szCs w:val="22"/>
                <w:lang w:val="en-US" w:bidi="th-TH"/>
              </w:rPr>
              <w:t>1</w:t>
            </w:r>
            <w:r>
              <w:rPr>
                <w:rFonts w:cs="Times New Roman"/>
                <w:szCs w:val="22"/>
                <w:lang w:val="en-US" w:bidi="th-TH"/>
              </w:rPr>
              <w:t>6</w:t>
            </w:r>
            <w:r w:rsidRPr="00FA0601">
              <w:rPr>
                <w:rFonts w:cs="Times New Roman"/>
                <w:szCs w:val="22"/>
                <w:lang w:val="en-US" w:bidi="th-TH"/>
              </w:rPr>
              <w:t>,</w:t>
            </w:r>
            <w:r>
              <w:rPr>
                <w:rFonts w:cs="Times New Roman"/>
                <w:szCs w:val="22"/>
                <w:lang w:val="en-US" w:bidi="th-TH"/>
              </w:rPr>
              <w:t>833</w:t>
            </w:r>
            <w:r w:rsidRPr="00FA0601">
              <w:rPr>
                <w:rFonts w:cs="Times New Roman"/>
                <w:szCs w:val="22"/>
                <w:lang w:val="en-US" w:bidi="th-TH"/>
              </w:rPr>
              <w:t>,</w:t>
            </w:r>
            <w:r>
              <w:rPr>
                <w:rFonts w:cs="Times New Roman"/>
                <w:szCs w:val="22"/>
                <w:lang w:val="en-US" w:bidi="th-TH"/>
              </w:rPr>
              <w:t>590</w:t>
            </w:r>
          </w:p>
        </w:tc>
      </w:tr>
      <w:tr w:rsidR="002E2A51" w:rsidRPr="00CA2DDC" w14:paraId="7F04C95E" w14:textId="23373255" w:rsidTr="0009749A">
        <w:trPr>
          <w:trHeight w:val="135"/>
        </w:trPr>
        <w:tc>
          <w:tcPr>
            <w:tcW w:w="5995" w:type="dxa"/>
            <w:vAlign w:val="bottom"/>
          </w:tcPr>
          <w:p w14:paraId="72A35DFB" w14:textId="21A92A70" w:rsidR="002E2A51" w:rsidRPr="00CA2DDC" w:rsidRDefault="002E2A51" w:rsidP="002E2A51">
            <w:pPr>
              <w:spacing w:line="240" w:lineRule="atLeast"/>
              <w:ind w:left="160" w:hanging="160"/>
              <w:rPr>
                <w:rFonts w:cs="Times New Roman"/>
                <w:color w:val="000000"/>
                <w:szCs w:val="22"/>
              </w:rPr>
            </w:pPr>
            <w:r w:rsidRPr="00CA2DDC">
              <w:rPr>
                <w:rFonts w:cs="Times New Roman"/>
                <w:color w:val="000000"/>
                <w:szCs w:val="22"/>
              </w:rPr>
              <w:t>Financial assets that are credit</w:t>
            </w:r>
            <w:r>
              <w:rPr>
                <w:rFonts w:cs="Times New Roman"/>
                <w:color w:val="000000"/>
                <w:szCs w:val="22"/>
              </w:rPr>
              <w:t>-</w:t>
            </w:r>
            <w:r w:rsidRPr="00CA2DDC">
              <w:rPr>
                <w:rFonts w:cs="Times New Roman"/>
                <w:color w:val="000000"/>
                <w:szCs w:val="22"/>
              </w:rPr>
              <w:t>impaired (Non-performing)</w:t>
            </w:r>
          </w:p>
        </w:tc>
        <w:tc>
          <w:tcPr>
            <w:tcW w:w="1453" w:type="dxa"/>
            <w:tcBorders>
              <w:bottom w:val="single" w:sz="4" w:space="0" w:color="auto"/>
            </w:tcBorders>
          </w:tcPr>
          <w:p w14:paraId="00595B00" w14:textId="71E61073" w:rsidR="002E2A51" w:rsidRPr="0093239C" w:rsidRDefault="0058247B" w:rsidP="002E2A51">
            <w:pPr>
              <w:pStyle w:val="acctfourfigures"/>
              <w:tabs>
                <w:tab w:val="clear" w:pos="765"/>
                <w:tab w:val="decimal" w:pos="1239"/>
              </w:tabs>
              <w:spacing w:line="240" w:lineRule="atLeast"/>
              <w:ind w:left="-79" w:right="-42"/>
              <w:rPr>
                <w:rFonts w:cs="Times New Roman"/>
                <w:szCs w:val="22"/>
                <w:lang w:val="en-US" w:bidi="th-TH"/>
              </w:rPr>
            </w:pPr>
            <w:r w:rsidRPr="0058247B">
              <w:rPr>
                <w:rFonts w:cs="Times New Roman"/>
                <w:szCs w:val="22"/>
                <w:lang w:val="en-US" w:bidi="th-TH"/>
              </w:rPr>
              <w:t>8,519,587</w:t>
            </w:r>
          </w:p>
        </w:tc>
        <w:tc>
          <w:tcPr>
            <w:tcW w:w="238" w:type="dxa"/>
          </w:tcPr>
          <w:p w14:paraId="4EC32EBB" w14:textId="77777777" w:rsidR="002E2A51" w:rsidRPr="00CA2DDC" w:rsidRDefault="002E2A51" w:rsidP="002E2A51">
            <w:pPr>
              <w:pStyle w:val="acctfourfigures"/>
              <w:tabs>
                <w:tab w:val="clear" w:pos="765"/>
                <w:tab w:val="decimal" w:pos="1220"/>
              </w:tabs>
              <w:spacing w:line="240" w:lineRule="atLeast"/>
              <w:ind w:left="-79" w:right="-42"/>
              <w:rPr>
                <w:rFonts w:cs="Times New Roman"/>
                <w:szCs w:val="22"/>
                <w:lang w:bidi="th-TH"/>
              </w:rPr>
            </w:pPr>
          </w:p>
        </w:tc>
        <w:tc>
          <w:tcPr>
            <w:tcW w:w="1479" w:type="dxa"/>
            <w:tcBorders>
              <w:bottom w:val="single" w:sz="4" w:space="0" w:color="auto"/>
            </w:tcBorders>
          </w:tcPr>
          <w:p w14:paraId="17929EB4" w14:textId="021EB4EF" w:rsidR="002E2A51" w:rsidRPr="00EC65EE" w:rsidRDefault="002E2A51" w:rsidP="002E2A51">
            <w:pPr>
              <w:pStyle w:val="acctfourfigures"/>
              <w:tabs>
                <w:tab w:val="clear" w:pos="765"/>
                <w:tab w:val="decimal" w:pos="1265"/>
              </w:tabs>
              <w:spacing w:line="240" w:lineRule="atLeast"/>
              <w:ind w:left="-79" w:right="-42"/>
              <w:rPr>
                <w:rFonts w:cs="Times New Roman"/>
                <w:szCs w:val="22"/>
                <w:lang w:val="en-US" w:bidi="th-TH"/>
              </w:rPr>
            </w:pPr>
            <w:r>
              <w:rPr>
                <w:rFonts w:cs="Times New Roman"/>
                <w:szCs w:val="22"/>
                <w:lang w:val="en-US" w:bidi="th-TH"/>
              </w:rPr>
              <w:t>8</w:t>
            </w:r>
            <w:r w:rsidRPr="00FA0601">
              <w:rPr>
                <w:rFonts w:cs="Times New Roman"/>
                <w:szCs w:val="22"/>
                <w:lang w:val="en-US" w:bidi="th-TH"/>
              </w:rPr>
              <w:t>,</w:t>
            </w:r>
            <w:r>
              <w:rPr>
                <w:rFonts w:cs="Times New Roman"/>
                <w:szCs w:val="22"/>
                <w:lang w:val="en-US" w:bidi="th-TH"/>
              </w:rPr>
              <w:t>316</w:t>
            </w:r>
            <w:r w:rsidRPr="00FA0601">
              <w:rPr>
                <w:rFonts w:cs="Times New Roman"/>
                <w:szCs w:val="22"/>
                <w:lang w:val="en-US" w:bidi="th-TH"/>
              </w:rPr>
              <w:t>,</w:t>
            </w:r>
            <w:r>
              <w:rPr>
                <w:rFonts w:cs="Times New Roman"/>
                <w:szCs w:val="22"/>
                <w:lang w:val="en-US" w:bidi="th-TH"/>
              </w:rPr>
              <w:t>504</w:t>
            </w:r>
          </w:p>
        </w:tc>
      </w:tr>
      <w:tr w:rsidR="002E2A51" w:rsidRPr="00CA2DDC" w14:paraId="3D5711E2" w14:textId="6EDF1F3A" w:rsidTr="0009749A">
        <w:trPr>
          <w:trHeight w:val="135"/>
        </w:trPr>
        <w:tc>
          <w:tcPr>
            <w:tcW w:w="5995" w:type="dxa"/>
            <w:vAlign w:val="bottom"/>
          </w:tcPr>
          <w:p w14:paraId="75AE0818" w14:textId="77777777" w:rsidR="002E2A51" w:rsidRPr="00CA2DDC" w:rsidRDefault="002E2A51" w:rsidP="002E2A51">
            <w:pPr>
              <w:spacing w:line="240" w:lineRule="atLeast"/>
              <w:ind w:left="160" w:hanging="160"/>
              <w:rPr>
                <w:rFonts w:cs="Times New Roman"/>
                <w:b/>
                <w:bCs/>
                <w:color w:val="000000"/>
                <w:szCs w:val="22"/>
              </w:rPr>
            </w:pPr>
            <w:r w:rsidRPr="00CA2DDC">
              <w:rPr>
                <w:rFonts w:cs="Times New Roman"/>
                <w:b/>
                <w:bCs/>
                <w:color w:val="000000"/>
                <w:szCs w:val="22"/>
              </w:rPr>
              <w:t>Total</w:t>
            </w:r>
          </w:p>
        </w:tc>
        <w:tc>
          <w:tcPr>
            <w:tcW w:w="1453" w:type="dxa"/>
            <w:tcBorders>
              <w:top w:val="single" w:sz="4" w:space="0" w:color="auto"/>
              <w:bottom w:val="double" w:sz="4" w:space="0" w:color="auto"/>
            </w:tcBorders>
          </w:tcPr>
          <w:p w14:paraId="30796CFE" w14:textId="35761FA9" w:rsidR="002E2A51" w:rsidRPr="0093239C" w:rsidRDefault="0058247B" w:rsidP="002E2A51">
            <w:pPr>
              <w:pStyle w:val="acctfourfigures"/>
              <w:tabs>
                <w:tab w:val="clear" w:pos="765"/>
                <w:tab w:val="decimal" w:pos="1239"/>
              </w:tabs>
              <w:spacing w:line="240" w:lineRule="atLeast"/>
              <w:ind w:left="-79" w:right="-42"/>
              <w:rPr>
                <w:rFonts w:cs="Times New Roman"/>
                <w:b/>
                <w:bCs/>
                <w:szCs w:val="22"/>
                <w:lang w:val="en-US" w:bidi="th-TH"/>
              </w:rPr>
            </w:pPr>
            <w:r w:rsidRPr="0058247B">
              <w:rPr>
                <w:rFonts w:cs="Times New Roman"/>
                <w:b/>
                <w:bCs/>
                <w:szCs w:val="22"/>
                <w:lang w:val="en-US" w:bidi="th-TH"/>
              </w:rPr>
              <w:t>179,376,573</w:t>
            </w:r>
          </w:p>
        </w:tc>
        <w:tc>
          <w:tcPr>
            <w:tcW w:w="238" w:type="dxa"/>
          </w:tcPr>
          <w:p w14:paraId="4F327D7E" w14:textId="77777777" w:rsidR="002E2A51" w:rsidRPr="00CA2DDC" w:rsidRDefault="002E2A51" w:rsidP="002E2A51">
            <w:pPr>
              <w:pStyle w:val="acctfourfigures"/>
              <w:tabs>
                <w:tab w:val="clear" w:pos="765"/>
                <w:tab w:val="decimal" w:pos="1220"/>
              </w:tabs>
              <w:spacing w:line="240" w:lineRule="atLeast"/>
              <w:ind w:left="-79" w:right="-42"/>
              <w:rPr>
                <w:rFonts w:cs="Times New Roman"/>
                <w:b/>
                <w:bCs/>
                <w:szCs w:val="22"/>
                <w:lang w:bidi="th-TH"/>
              </w:rPr>
            </w:pPr>
          </w:p>
        </w:tc>
        <w:tc>
          <w:tcPr>
            <w:tcW w:w="1479" w:type="dxa"/>
            <w:tcBorders>
              <w:top w:val="single" w:sz="4" w:space="0" w:color="auto"/>
              <w:bottom w:val="double" w:sz="4" w:space="0" w:color="auto"/>
            </w:tcBorders>
          </w:tcPr>
          <w:p w14:paraId="00BDEAFC" w14:textId="4ED71497" w:rsidR="002E2A51" w:rsidRPr="00EC65EE" w:rsidRDefault="002E2A51" w:rsidP="002E2A51">
            <w:pPr>
              <w:pStyle w:val="acctfourfigures"/>
              <w:tabs>
                <w:tab w:val="clear" w:pos="765"/>
                <w:tab w:val="decimal" w:pos="1265"/>
              </w:tabs>
              <w:spacing w:line="240" w:lineRule="atLeast"/>
              <w:ind w:left="-79" w:right="-42"/>
              <w:rPr>
                <w:rFonts w:cs="Times New Roman"/>
                <w:b/>
                <w:bCs/>
                <w:szCs w:val="22"/>
                <w:lang w:val="en-US" w:bidi="th-TH"/>
              </w:rPr>
            </w:pPr>
            <w:r w:rsidRPr="00FA0601">
              <w:rPr>
                <w:rFonts w:cs="Times New Roman"/>
                <w:b/>
                <w:bCs/>
                <w:szCs w:val="22"/>
                <w:lang w:val="en-US" w:bidi="th-TH"/>
              </w:rPr>
              <w:t>1</w:t>
            </w:r>
            <w:r>
              <w:rPr>
                <w:rFonts w:cs="Times New Roman"/>
                <w:b/>
                <w:bCs/>
                <w:szCs w:val="22"/>
                <w:lang w:val="en-US" w:bidi="th-TH"/>
              </w:rPr>
              <w:t>70</w:t>
            </w:r>
            <w:r w:rsidRPr="00FA0601">
              <w:rPr>
                <w:rFonts w:cs="Times New Roman"/>
                <w:b/>
                <w:bCs/>
                <w:szCs w:val="22"/>
                <w:lang w:val="en-US" w:bidi="th-TH"/>
              </w:rPr>
              <w:t>,</w:t>
            </w:r>
            <w:r>
              <w:rPr>
                <w:rFonts w:cs="Times New Roman"/>
                <w:b/>
                <w:bCs/>
                <w:szCs w:val="22"/>
                <w:lang w:val="en-US" w:bidi="th-TH"/>
              </w:rPr>
              <w:t>470</w:t>
            </w:r>
            <w:r w:rsidRPr="00FA0601">
              <w:rPr>
                <w:rFonts w:cs="Times New Roman"/>
                <w:b/>
                <w:bCs/>
                <w:szCs w:val="22"/>
                <w:lang w:val="en-US" w:bidi="th-TH"/>
              </w:rPr>
              <w:t>,</w:t>
            </w:r>
            <w:r>
              <w:rPr>
                <w:rFonts w:cs="Times New Roman"/>
                <w:b/>
                <w:bCs/>
                <w:szCs w:val="22"/>
                <w:lang w:val="en-US" w:bidi="th-TH"/>
              </w:rPr>
              <w:t>381</w:t>
            </w:r>
          </w:p>
        </w:tc>
      </w:tr>
    </w:tbl>
    <w:p w14:paraId="2FB039B6" w14:textId="1448B36F" w:rsidR="009E4076" w:rsidRPr="0012708E" w:rsidRDefault="009E4076">
      <w:pPr>
        <w:rPr>
          <w:rFonts w:cs="Times New Roman"/>
          <w:b/>
          <w:bCs/>
        </w:rPr>
      </w:pPr>
    </w:p>
    <w:p w14:paraId="7E67C2AD" w14:textId="77777777" w:rsidR="00C31A7B" w:rsidRDefault="00C31A7B">
      <w:pPr>
        <w:rPr>
          <w:rFonts w:cs="Times New Roman"/>
          <w:b/>
          <w:bCs/>
        </w:rPr>
      </w:pPr>
      <w:r>
        <w:rPr>
          <w:rFonts w:cs="Times New Roman"/>
          <w:b/>
          <w:bCs/>
        </w:rPr>
        <w:br w:type="page"/>
      </w:r>
    </w:p>
    <w:p w14:paraId="24749947" w14:textId="65761746" w:rsidR="00BD2289" w:rsidRPr="0012708E" w:rsidRDefault="598B9740" w:rsidP="00F3534A">
      <w:pPr>
        <w:ind w:left="540" w:hanging="567"/>
        <w:rPr>
          <w:rFonts w:cs="Times New Roman"/>
          <w:b/>
          <w:bCs/>
        </w:rPr>
      </w:pPr>
      <w:r w:rsidRPr="0012708E">
        <w:rPr>
          <w:rFonts w:cs="Times New Roman"/>
          <w:b/>
          <w:bCs/>
        </w:rPr>
        <w:t>1</w:t>
      </w:r>
      <w:r w:rsidR="00AB1A0B">
        <w:rPr>
          <w:rFonts w:cs="Times New Roman"/>
          <w:b/>
          <w:bCs/>
        </w:rPr>
        <w:t>2</w:t>
      </w:r>
      <w:r w:rsidRPr="0012708E">
        <w:rPr>
          <w:rFonts w:cs="Times New Roman"/>
          <w:b/>
          <w:bCs/>
        </w:rPr>
        <w:t>.4</w:t>
      </w:r>
      <w:r w:rsidR="00BD2289" w:rsidRPr="0012708E">
        <w:rPr>
          <w:rFonts w:cs="Times New Roman"/>
        </w:rPr>
        <w:tab/>
      </w:r>
      <w:r w:rsidR="00E56FB8" w:rsidRPr="0012708E">
        <w:rPr>
          <w:rFonts w:cs="Times New Roman"/>
          <w:b/>
          <w:bCs/>
        </w:rPr>
        <w:t xml:space="preserve">Loans </w:t>
      </w:r>
      <w:r w:rsidR="00753D8B">
        <w:rPr>
          <w:rFonts w:cs="Times New Roman"/>
          <w:b/>
          <w:bCs/>
        </w:rPr>
        <w:t>that are</w:t>
      </w:r>
      <w:r w:rsidR="00E56FB8" w:rsidRPr="0012708E">
        <w:rPr>
          <w:rFonts w:cs="Times New Roman"/>
          <w:b/>
          <w:bCs/>
        </w:rPr>
        <w:t xml:space="preserve"> credit-impaired </w:t>
      </w:r>
    </w:p>
    <w:p w14:paraId="28290E5D" w14:textId="7FB76E9C" w:rsidR="00BD2289" w:rsidRPr="0012708E" w:rsidRDefault="00BD2289" w:rsidP="00BD2289">
      <w:pPr>
        <w:spacing w:line="240" w:lineRule="atLeast"/>
        <w:ind w:left="547" w:right="-29"/>
        <w:jc w:val="thaiDistribute"/>
        <w:rPr>
          <w:rFonts w:cs="Times New Roman"/>
          <w:szCs w:val="22"/>
          <w:lang w:bidi="th-TH"/>
        </w:rPr>
      </w:pPr>
    </w:p>
    <w:p w14:paraId="1ABDF30E" w14:textId="2D522985" w:rsidR="00313E87" w:rsidRPr="0012708E" w:rsidRDefault="00313E87" w:rsidP="00313E87">
      <w:pPr>
        <w:spacing w:line="240" w:lineRule="atLeast"/>
        <w:ind w:left="547" w:right="-29"/>
        <w:jc w:val="thaiDistribute"/>
        <w:rPr>
          <w:rFonts w:cs="Times New Roman"/>
          <w:szCs w:val="22"/>
          <w:lang w:val="en-US" w:bidi="th-TH"/>
        </w:rPr>
      </w:pPr>
      <w:r w:rsidRPr="0012708E">
        <w:rPr>
          <w:rFonts w:cs="Times New Roman"/>
          <w:szCs w:val="22"/>
          <w:lang w:val="en-US" w:bidi="th-TH"/>
        </w:rPr>
        <w:t xml:space="preserve">As at </w:t>
      </w:r>
      <w:r w:rsidRPr="0012708E">
        <w:rPr>
          <w:rFonts w:cs="Times New Roman"/>
          <w:color w:val="000000"/>
          <w:szCs w:val="22"/>
          <w:lang w:val="en-US" w:bidi="th-TH"/>
        </w:rPr>
        <w:t>3</w:t>
      </w:r>
      <w:r w:rsidR="002E2A51">
        <w:rPr>
          <w:rFonts w:cs="Times New Roman"/>
          <w:color w:val="000000"/>
          <w:szCs w:val="22"/>
          <w:lang w:val="en-US" w:bidi="th-TH"/>
        </w:rPr>
        <w:t>0 June 2025 and 3</w:t>
      </w:r>
      <w:r w:rsidRPr="0012708E">
        <w:rPr>
          <w:rFonts w:cs="Times New Roman"/>
          <w:color w:val="000000"/>
          <w:szCs w:val="22"/>
          <w:lang w:val="en-US" w:bidi="th-TH"/>
        </w:rPr>
        <w:t xml:space="preserve">1 December </w:t>
      </w:r>
      <w:r w:rsidR="00F24EAF">
        <w:rPr>
          <w:rFonts w:cs="Times New Roman"/>
          <w:color w:val="000000"/>
          <w:szCs w:val="22"/>
          <w:lang w:val="en-US" w:bidi="th-TH"/>
        </w:rPr>
        <w:t>202</w:t>
      </w:r>
      <w:r w:rsidR="00C12B10">
        <w:rPr>
          <w:rFonts w:cs="Times New Roman"/>
          <w:color w:val="000000"/>
          <w:szCs w:val="22"/>
          <w:lang w:val="en-US" w:bidi="th-TH"/>
        </w:rPr>
        <w:t>4</w:t>
      </w:r>
      <w:r w:rsidR="002E2A51">
        <w:rPr>
          <w:rFonts w:cs="Times New Roman"/>
          <w:color w:val="000000"/>
          <w:szCs w:val="22"/>
          <w:lang w:val="en-US" w:bidi="th-TH"/>
        </w:rPr>
        <w:t>, t</w:t>
      </w:r>
      <w:r w:rsidRPr="0012708E">
        <w:rPr>
          <w:rFonts w:cs="Times New Roman"/>
          <w:szCs w:val="22"/>
          <w:lang w:val="en-US" w:bidi="th-TH"/>
        </w:rPr>
        <w:t xml:space="preserve">he Group had loans </w:t>
      </w:r>
      <w:r w:rsidR="007A2DC3" w:rsidRPr="007A2DC3">
        <w:rPr>
          <w:rFonts w:cs="Times New Roman"/>
          <w:szCs w:val="22"/>
          <w:lang w:val="en-US" w:bidi="th-TH"/>
        </w:rPr>
        <w:t xml:space="preserve">that are </w:t>
      </w:r>
      <w:r w:rsidRPr="0012708E">
        <w:rPr>
          <w:rFonts w:cs="Times New Roman"/>
          <w:szCs w:val="22"/>
          <w:lang w:val="en-US" w:bidi="th-TH"/>
        </w:rPr>
        <w:t>credit</w:t>
      </w:r>
      <w:r w:rsidR="00354B03">
        <w:rPr>
          <w:rFonts w:cs="Times New Roman"/>
          <w:szCs w:val="22"/>
          <w:lang w:val="en-US" w:bidi="th-TH"/>
        </w:rPr>
        <w:t>-</w:t>
      </w:r>
      <w:r w:rsidRPr="0012708E">
        <w:rPr>
          <w:rFonts w:cs="Times New Roman"/>
          <w:szCs w:val="22"/>
          <w:lang w:val="en-US" w:bidi="th-TH"/>
        </w:rPr>
        <w:t>impaired under TFRS 9 per the BoT’s regulations as follows:</w:t>
      </w:r>
    </w:p>
    <w:p w14:paraId="30069020" w14:textId="77777777" w:rsidR="0079058F" w:rsidRPr="0012708E" w:rsidRDefault="0079058F" w:rsidP="00BD2289">
      <w:pPr>
        <w:spacing w:line="240" w:lineRule="atLeast"/>
        <w:ind w:left="547" w:right="-29"/>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350"/>
        <w:gridCol w:w="180"/>
        <w:gridCol w:w="1440"/>
      </w:tblGrid>
      <w:tr w:rsidR="0079058F" w:rsidRPr="00823945" w14:paraId="450FE546" w14:textId="77777777" w:rsidTr="00EC65EE">
        <w:trPr>
          <w:cantSplit/>
        </w:trPr>
        <w:tc>
          <w:tcPr>
            <w:tcW w:w="6210" w:type="dxa"/>
          </w:tcPr>
          <w:p w14:paraId="75AD7DA4" w14:textId="77777777" w:rsidR="0079058F" w:rsidRPr="00823945" w:rsidRDefault="0079058F" w:rsidP="002247BB">
            <w:pPr>
              <w:spacing w:line="240" w:lineRule="exact"/>
              <w:rPr>
                <w:rFonts w:cs="Times New Roman"/>
                <w:b/>
                <w:bCs/>
                <w:i/>
                <w:iCs/>
                <w:szCs w:val="22"/>
              </w:rPr>
            </w:pPr>
          </w:p>
        </w:tc>
        <w:tc>
          <w:tcPr>
            <w:tcW w:w="2970" w:type="dxa"/>
            <w:gridSpan w:val="3"/>
            <w:vAlign w:val="bottom"/>
          </w:tcPr>
          <w:p w14:paraId="1BB9E196" w14:textId="77777777" w:rsidR="0079058F" w:rsidRPr="00823945" w:rsidRDefault="0079058F" w:rsidP="002247BB">
            <w:pPr>
              <w:pStyle w:val="acctmergecolhdg"/>
              <w:tabs>
                <w:tab w:val="left" w:pos="656"/>
              </w:tabs>
              <w:spacing w:line="240" w:lineRule="exact"/>
              <w:rPr>
                <w:rFonts w:cs="Times New Roman"/>
                <w:b w:val="0"/>
                <w:bCs/>
                <w:szCs w:val="22"/>
              </w:rPr>
            </w:pPr>
            <w:r w:rsidRPr="00823945">
              <w:rPr>
                <w:rFonts w:cs="Times New Roman"/>
                <w:szCs w:val="22"/>
              </w:rPr>
              <w:t>Consolidated and the Bank</w:t>
            </w:r>
          </w:p>
        </w:tc>
      </w:tr>
      <w:tr w:rsidR="002E2A51" w:rsidRPr="00823945" w14:paraId="0E523412" w14:textId="77777777" w:rsidTr="00EC65EE">
        <w:trPr>
          <w:cantSplit/>
        </w:trPr>
        <w:tc>
          <w:tcPr>
            <w:tcW w:w="6210" w:type="dxa"/>
          </w:tcPr>
          <w:p w14:paraId="746439F6" w14:textId="77777777" w:rsidR="002E2A51" w:rsidRPr="00823945" w:rsidRDefault="002E2A51" w:rsidP="002E2A51">
            <w:pPr>
              <w:spacing w:line="240" w:lineRule="exact"/>
              <w:rPr>
                <w:rFonts w:cs="Times New Roman"/>
                <w:b/>
                <w:bCs/>
                <w:i/>
                <w:iCs/>
                <w:szCs w:val="22"/>
              </w:rPr>
            </w:pPr>
          </w:p>
        </w:tc>
        <w:tc>
          <w:tcPr>
            <w:tcW w:w="1350" w:type="dxa"/>
          </w:tcPr>
          <w:p w14:paraId="44107DD0" w14:textId="0D9F8833" w:rsidR="002E2A51" w:rsidRDefault="002E2A51" w:rsidP="002E2A51">
            <w:pPr>
              <w:pStyle w:val="acctmergecolhdg"/>
              <w:spacing w:line="240" w:lineRule="exact"/>
              <w:ind w:left="-79" w:right="-79"/>
              <w:rPr>
                <w:rFonts w:cs="Times New Roman"/>
                <w:b w:val="0"/>
                <w:bCs/>
                <w:szCs w:val="22"/>
                <w:lang w:bidi="th-TH"/>
              </w:rPr>
            </w:pPr>
            <w:r>
              <w:rPr>
                <w:rFonts w:cs="Times New Roman"/>
                <w:b w:val="0"/>
                <w:bCs/>
                <w:szCs w:val="22"/>
              </w:rPr>
              <w:t>30 June</w:t>
            </w:r>
          </w:p>
        </w:tc>
        <w:tc>
          <w:tcPr>
            <w:tcW w:w="180" w:type="dxa"/>
          </w:tcPr>
          <w:p w14:paraId="47B780AF" w14:textId="77777777" w:rsidR="002E2A51" w:rsidRPr="00823945" w:rsidRDefault="002E2A51" w:rsidP="002E2A51">
            <w:pPr>
              <w:pStyle w:val="acctmergecolhdg"/>
              <w:tabs>
                <w:tab w:val="left" w:pos="656"/>
              </w:tabs>
              <w:spacing w:line="240" w:lineRule="exact"/>
              <w:rPr>
                <w:rFonts w:cs="Times New Roman"/>
                <w:b w:val="0"/>
                <w:bCs/>
                <w:szCs w:val="22"/>
              </w:rPr>
            </w:pPr>
          </w:p>
        </w:tc>
        <w:tc>
          <w:tcPr>
            <w:tcW w:w="1440" w:type="dxa"/>
          </w:tcPr>
          <w:p w14:paraId="65D09788" w14:textId="3C38C76C" w:rsidR="002E2A51" w:rsidRDefault="002E2A51" w:rsidP="002E2A51">
            <w:pPr>
              <w:pStyle w:val="acctmergecolhdg"/>
              <w:tabs>
                <w:tab w:val="left" w:pos="656"/>
              </w:tabs>
              <w:spacing w:line="240" w:lineRule="exact"/>
              <w:rPr>
                <w:rFonts w:cs="Times New Roman"/>
                <w:b w:val="0"/>
                <w:bCs/>
                <w:szCs w:val="22"/>
              </w:rPr>
            </w:pPr>
            <w:r>
              <w:rPr>
                <w:rFonts w:cs="Times New Roman"/>
                <w:b w:val="0"/>
                <w:bCs/>
                <w:spacing w:val="-4"/>
                <w:szCs w:val="22"/>
              </w:rPr>
              <w:t>31 December</w:t>
            </w:r>
          </w:p>
        </w:tc>
      </w:tr>
      <w:tr w:rsidR="002E2A51" w:rsidRPr="00823945" w14:paraId="2BDABFC9" w14:textId="77777777" w:rsidTr="00EC65EE">
        <w:trPr>
          <w:cantSplit/>
        </w:trPr>
        <w:tc>
          <w:tcPr>
            <w:tcW w:w="6210" w:type="dxa"/>
          </w:tcPr>
          <w:p w14:paraId="0DDB8799" w14:textId="77777777" w:rsidR="002E2A51" w:rsidRPr="00823945" w:rsidRDefault="002E2A51" w:rsidP="002E2A51">
            <w:pPr>
              <w:spacing w:line="240" w:lineRule="exact"/>
              <w:rPr>
                <w:rFonts w:cs="Times New Roman"/>
                <w:b/>
                <w:bCs/>
                <w:i/>
                <w:iCs/>
                <w:szCs w:val="22"/>
              </w:rPr>
            </w:pPr>
          </w:p>
        </w:tc>
        <w:tc>
          <w:tcPr>
            <w:tcW w:w="1350" w:type="dxa"/>
          </w:tcPr>
          <w:p w14:paraId="39EDB1E7" w14:textId="6F1DFDD5" w:rsidR="002E2A51" w:rsidRPr="00823945" w:rsidRDefault="002E2A51" w:rsidP="002E2A51">
            <w:pPr>
              <w:pStyle w:val="acctmergecolhdg"/>
              <w:spacing w:line="240" w:lineRule="exact"/>
              <w:ind w:left="-79" w:right="-79"/>
              <w:rPr>
                <w:rFonts w:cs="Times New Roman"/>
                <w:b w:val="0"/>
                <w:bCs/>
                <w:szCs w:val="22"/>
                <w:lang w:bidi="th-TH"/>
              </w:rPr>
            </w:pPr>
            <w:r>
              <w:rPr>
                <w:rFonts w:cs="Times New Roman"/>
                <w:b w:val="0"/>
                <w:bCs/>
                <w:szCs w:val="22"/>
              </w:rPr>
              <w:t>2025</w:t>
            </w:r>
          </w:p>
        </w:tc>
        <w:tc>
          <w:tcPr>
            <w:tcW w:w="180" w:type="dxa"/>
          </w:tcPr>
          <w:p w14:paraId="6ECEC308" w14:textId="77777777" w:rsidR="002E2A51" w:rsidRPr="00823945" w:rsidRDefault="002E2A51" w:rsidP="002E2A51">
            <w:pPr>
              <w:pStyle w:val="acctmergecolhdg"/>
              <w:tabs>
                <w:tab w:val="left" w:pos="656"/>
              </w:tabs>
              <w:spacing w:line="240" w:lineRule="exact"/>
              <w:rPr>
                <w:rFonts w:cs="Times New Roman"/>
                <w:b w:val="0"/>
                <w:bCs/>
                <w:szCs w:val="22"/>
              </w:rPr>
            </w:pPr>
          </w:p>
        </w:tc>
        <w:tc>
          <w:tcPr>
            <w:tcW w:w="1440" w:type="dxa"/>
          </w:tcPr>
          <w:p w14:paraId="0D1CFB20" w14:textId="48BCC01F" w:rsidR="002E2A51" w:rsidRPr="00823945" w:rsidRDefault="002E2A51" w:rsidP="002E2A51">
            <w:pPr>
              <w:pStyle w:val="acctmergecolhdg"/>
              <w:tabs>
                <w:tab w:val="left" w:pos="656"/>
              </w:tabs>
              <w:spacing w:line="240" w:lineRule="exact"/>
              <w:rPr>
                <w:rFonts w:cs="Times New Roman"/>
                <w:b w:val="0"/>
                <w:bCs/>
                <w:szCs w:val="22"/>
              </w:rPr>
            </w:pPr>
            <w:r>
              <w:rPr>
                <w:rFonts w:cs="Times New Roman"/>
                <w:b w:val="0"/>
                <w:bCs/>
                <w:spacing w:val="-4"/>
                <w:szCs w:val="22"/>
              </w:rPr>
              <w:t>2024</w:t>
            </w:r>
          </w:p>
        </w:tc>
      </w:tr>
      <w:tr w:rsidR="002E2A51" w:rsidRPr="00823945" w14:paraId="0D06112B" w14:textId="77777777" w:rsidTr="00080F43">
        <w:trPr>
          <w:cantSplit/>
        </w:trPr>
        <w:tc>
          <w:tcPr>
            <w:tcW w:w="6210" w:type="dxa"/>
          </w:tcPr>
          <w:p w14:paraId="7697FC78" w14:textId="00C74934" w:rsidR="002E2A51" w:rsidRPr="00823945" w:rsidRDefault="002E2A51" w:rsidP="002E2A51">
            <w:pPr>
              <w:spacing w:line="240" w:lineRule="atLeast"/>
              <w:ind w:right="-108"/>
              <w:rPr>
                <w:rFonts w:cs="Times New Roman"/>
                <w:b/>
                <w:bCs/>
                <w:szCs w:val="22"/>
                <w:rtl/>
                <w:cs/>
              </w:rPr>
            </w:pPr>
            <w:r w:rsidRPr="00823945">
              <w:rPr>
                <w:rFonts w:cs="Times New Roman"/>
                <w:b/>
                <w:bCs/>
                <w:szCs w:val="22"/>
                <w:lang w:bidi="th-TH"/>
              </w:rPr>
              <w:t xml:space="preserve">Loans </w:t>
            </w:r>
            <w:r w:rsidRPr="002B2D0C">
              <w:rPr>
                <w:rFonts w:cs="Times New Roman"/>
                <w:b/>
                <w:bCs/>
                <w:szCs w:val="22"/>
                <w:lang w:bidi="th-TH"/>
              </w:rPr>
              <w:t xml:space="preserve">that are </w:t>
            </w:r>
            <w:r w:rsidRPr="00823945">
              <w:rPr>
                <w:rFonts w:cs="Times New Roman"/>
                <w:b/>
                <w:bCs/>
                <w:szCs w:val="22"/>
                <w:lang w:bidi="th-TH"/>
              </w:rPr>
              <w:t>credit-impaired (principal)</w:t>
            </w:r>
          </w:p>
        </w:tc>
        <w:tc>
          <w:tcPr>
            <w:tcW w:w="1350" w:type="dxa"/>
            <w:vAlign w:val="bottom"/>
          </w:tcPr>
          <w:p w14:paraId="3FBD8746" w14:textId="77777777" w:rsidR="002E2A51" w:rsidRPr="00AC1983" w:rsidRDefault="002E2A51" w:rsidP="002E2A51">
            <w:pPr>
              <w:pStyle w:val="acctfourfigures"/>
              <w:tabs>
                <w:tab w:val="clear" w:pos="765"/>
                <w:tab w:val="decimal" w:pos="1090"/>
              </w:tabs>
              <w:spacing w:line="240" w:lineRule="atLeast"/>
              <w:ind w:left="-72" w:right="-72"/>
              <w:rPr>
                <w:rFonts w:cs="Times New Roman"/>
                <w:szCs w:val="22"/>
                <w:lang w:bidi="th-TH"/>
              </w:rPr>
            </w:pPr>
          </w:p>
        </w:tc>
        <w:tc>
          <w:tcPr>
            <w:tcW w:w="180" w:type="dxa"/>
          </w:tcPr>
          <w:p w14:paraId="64FB4FAF" w14:textId="77777777" w:rsidR="002E2A51" w:rsidRPr="00823945" w:rsidRDefault="002E2A51" w:rsidP="002E2A51">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182CE2D0" w14:textId="77777777" w:rsidR="002E2A51" w:rsidRPr="00823945" w:rsidRDefault="002E2A51" w:rsidP="002E2A51">
            <w:pPr>
              <w:pStyle w:val="acctfourfigures"/>
              <w:tabs>
                <w:tab w:val="clear" w:pos="765"/>
                <w:tab w:val="decimal" w:pos="1207"/>
              </w:tabs>
              <w:spacing w:line="240" w:lineRule="atLeast"/>
              <w:ind w:left="-72" w:right="-72"/>
              <w:rPr>
                <w:rFonts w:cs="Times New Roman"/>
                <w:szCs w:val="22"/>
              </w:rPr>
            </w:pPr>
          </w:p>
        </w:tc>
      </w:tr>
      <w:tr w:rsidR="002E2A51" w:rsidRPr="00823945" w14:paraId="2E330323" w14:textId="77777777" w:rsidTr="00EC65EE">
        <w:trPr>
          <w:cantSplit/>
        </w:trPr>
        <w:tc>
          <w:tcPr>
            <w:tcW w:w="6210" w:type="dxa"/>
          </w:tcPr>
          <w:p w14:paraId="3CCD5CAA" w14:textId="784FF880" w:rsidR="002E2A51" w:rsidRPr="00823945" w:rsidRDefault="002E2A51" w:rsidP="002E2A51">
            <w:pPr>
              <w:spacing w:line="240" w:lineRule="atLeast"/>
              <w:ind w:right="-108"/>
              <w:rPr>
                <w:rFonts w:cs="Times New Roman"/>
                <w:szCs w:val="22"/>
                <w:lang w:bidi="th-TH"/>
              </w:rPr>
            </w:pPr>
            <w:r w:rsidRPr="00823945">
              <w:rPr>
                <w:rFonts w:cs="Times New Roman"/>
                <w:szCs w:val="22"/>
                <w:lang w:bidi="th-TH"/>
              </w:rPr>
              <w:t xml:space="preserve">Loans </w:t>
            </w:r>
            <w:r w:rsidRPr="002B2D0C">
              <w:rPr>
                <w:rFonts w:cs="Times New Roman"/>
                <w:szCs w:val="22"/>
                <w:lang w:bidi="th-TH"/>
              </w:rPr>
              <w:t xml:space="preserve">that are </w:t>
            </w:r>
            <w:r w:rsidRPr="00823945">
              <w:rPr>
                <w:rFonts w:cs="Times New Roman"/>
                <w:szCs w:val="22"/>
                <w:lang w:bidi="th-TH"/>
              </w:rPr>
              <w:t xml:space="preserve">credit-impaired </w:t>
            </w:r>
            <w:r w:rsidRPr="00823945">
              <w:rPr>
                <w:rFonts w:cs="Times New Roman"/>
                <w:i/>
                <w:iCs/>
                <w:szCs w:val="22"/>
                <w:lang w:bidi="th-TH"/>
              </w:rPr>
              <w:t>(in thousand Baht)</w:t>
            </w:r>
          </w:p>
        </w:tc>
        <w:tc>
          <w:tcPr>
            <w:tcW w:w="1350" w:type="dxa"/>
            <w:vAlign w:val="bottom"/>
          </w:tcPr>
          <w:p w14:paraId="2D68A885" w14:textId="6AB5D88C" w:rsidR="002E2A51" w:rsidRPr="00AC1983" w:rsidRDefault="0058247B" w:rsidP="002E2A51">
            <w:pPr>
              <w:pStyle w:val="acctfourfigures"/>
              <w:tabs>
                <w:tab w:val="clear" w:pos="765"/>
                <w:tab w:val="decimal" w:pos="1090"/>
              </w:tabs>
              <w:spacing w:line="240" w:lineRule="atLeast"/>
              <w:ind w:left="-72" w:right="-72"/>
              <w:rPr>
                <w:rFonts w:cs="Times New Roman"/>
                <w:szCs w:val="22"/>
                <w:lang w:val="en-US"/>
              </w:rPr>
            </w:pPr>
            <w:r w:rsidRPr="0058247B">
              <w:rPr>
                <w:rFonts w:cs="Times New Roman"/>
                <w:szCs w:val="22"/>
                <w:lang w:val="en-US"/>
              </w:rPr>
              <w:t>7,345,517</w:t>
            </w:r>
          </w:p>
        </w:tc>
        <w:tc>
          <w:tcPr>
            <w:tcW w:w="180" w:type="dxa"/>
          </w:tcPr>
          <w:p w14:paraId="2315CA17" w14:textId="77777777" w:rsidR="002E2A51" w:rsidRPr="00823945" w:rsidRDefault="002E2A51" w:rsidP="002E2A51">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15F68AAE" w14:textId="37C7EB5B" w:rsidR="002E2A51" w:rsidRPr="00823945" w:rsidRDefault="002E2A51" w:rsidP="002E2A51">
            <w:pPr>
              <w:pStyle w:val="acctfourfigures"/>
              <w:tabs>
                <w:tab w:val="clear" w:pos="765"/>
                <w:tab w:val="decimal" w:pos="1207"/>
              </w:tabs>
              <w:spacing w:line="240" w:lineRule="atLeast"/>
              <w:ind w:left="-72" w:right="-72"/>
              <w:rPr>
                <w:rFonts w:cs="Times New Roman"/>
                <w:szCs w:val="22"/>
              </w:rPr>
            </w:pPr>
            <w:r>
              <w:rPr>
                <w:rFonts w:cs="Times New Roman"/>
                <w:szCs w:val="22"/>
                <w:lang w:val="en-US"/>
              </w:rPr>
              <w:t>7</w:t>
            </w:r>
            <w:r w:rsidRPr="0000040E">
              <w:rPr>
                <w:rFonts w:cs="Times New Roman"/>
                <w:szCs w:val="22"/>
                <w:lang w:val="en-US"/>
              </w:rPr>
              <w:t>,</w:t>
            </w:r>
            <w:r>
              <w:rPr>
                <w:rFonts w:cs="Times New Roman"/>
                <w:szCs w:val="22"/>
                <w:lang w:val="en-US"/>
              </w:rPr>
              <w:t>228</w:t>
            </w:r>
            <w:r w:rsidRPr="0000040E">
              <w:rPr>
                <w:rFonts w:cs="Times New Roman"/>
                <w:szCs w:val="22"/>
                <w:lang w:val="en-US"/>
              </w:rPr>
              <w:t>,</w:t>
            </w:r>
            <w:r>
              <w:rPr>
                <w:rFonts w:cs="Times New Roman"/>
                <w:szCs w:val="22"/>
                <w:lang w:val="en-US"/>
              </w:rPr>
              <w:t>417</w:t>
            </w:r>
          </w:p>
        </w:tc>
      </w:tr>
      <w:tr w:rsidR="002E2A51" w:rsidRPr="00823945" w14:paraId="0E8DB5B3" w14:textId="77777777" w:rsidTr="00EC65EE">
        <w:trPr>
          <w:cantSplit/>
        </w:trPr>
        <w:tc>
          <w:tcPr>
            <w:tcW w:w="6210" w:type="dxa"/>
          </w:tcPr>
          <w:p w14:paraId="760C2BF4" w14:textId="77777777" w:rsidR="002E2A51" w:rsidRPr="00823945" w:rsidRDefault="002E2A51" w:rsidP="002E2A51">
            <w:pPr>
              <w:spacing w:line="240" w:lineRule="atLeast"/>
              <w:ind w:right="-108"/>
              <w:rPr>
                <w:rFonts w:cs="Times New Roman"/>
                <w:szCs w:val="22"/>
                <w:lang w:bidi="th-TH"/>
              </w:rPr>
            </w:pPr>
            <w:r w:rsidRPr="00823945">
              <w:rPr>
                <w:rFonts w:cs="Times New Roman"/>
                <w:szCs w:val="22"/>
                <w:lang w:bidi="th-TH"/>
              </w:rPr>
              <w:t xml:space="preserve">Total loans </w:t>
            </w:r>
            <w:r w:rsidRPr="00823945">
              <w:rPr>
                <w:rFonts w:cs="Times New Roman"/>
                <w:i/>
                <w:iCs/>
                <w:szCs w:val="22"/>
                <w:lang w:bidi="th-TH"/>
              </w:rPr>
              <w:t>(in thousand Baht)</w:t>
            </w:r>
          </w:p>
        </w:tc>
        <w:tc>
          <w:tcPr>
            <w:tcW w:w="1350" w:type="dxa"/>
            <w:vAlign w:val="bottom"/>
          </w:tcPr>
          <w:p w14:paraId="4BFF3277" w14:textId="576FA198" w:rsidR="002E2A51" w:rsidRPr="00AC1983" w:rsidRDefault="0058247B" w:rsidP="002E2A51">
            <w:pPr>
              <w:pStyle w:val="acctfourfigures"/>
              <w:tabs>
                <w:tab w:val="clear" w:pos="765"/>
                <w:tab w:val="decimal" w:pos="1090"/>
              </w:tabs>
              <w:spacing w:line="240" w:lineRule="atLeast"/>
              <w:ind w:left="-72" w:right="-72"/>
              <w:rPr>
                <w:rFonts w:cs="Times New Roman"/>
                <w:szCs w:val="22"/>
                <w:lang w:val="en-US"/>
              </w:rPr>
            </w:pPr>
            <w:r w:rsidRPr="0058247B">
              <w:rPr>
                <w:rFonts w:cs="Times New Roman"/>
                <w:szCs w:val="22"/>
                <w:lang w:val="en-US"/>
              </w:rPr>
              <w:t>171,661,779</w:t>
            </w:r>
          </w:p>
        </w:tc>
        <w:tc>
          <w:tcPr>
            <w:tcW w:w="180" w:type="dxa"/>
          </w:tcPr>
          <w:p w14:paraId="183FDEC4" w14:textId="77777777" w:rsidR="002E2A51" w:rsidRPr="00823945" w:rsidRDefault="002E2A51" w:rsidP="002E2A51">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6551CF61" w14:textId="1A53E7C0" w:rsidR="002E2A51" w:rsidRPr="00823945" w:rsidRDefault="002E2A51" w:rsidP="002E2A51">
            <w:pPr>
              <w:pStyle w:val="acctfourfigures"/>
              <w:tabs>
                <w:tab w:val="clear" w:pos="765"/>
                <w:tab w:val="decimal" w:pos="1207"/>
              </w:tabs>
              <w:spacing w:line="240" w:lineRule="atLeast"/>
              <w:ind w:left="-72" w:right="-72"/>
              <w:rPr>
                <w:rFonts w:cs="Times New Roman"/>
                <w:szCs w:val="22"/>
                <w:lang w:bidi="th-TH"/>
              </w:rPr>
            </w:pPr>
            <w:r w:rsidRPr="0000040E">
              <w:rPr>
                <w:rFonts w:cs="Times New Roman"/>
                <w:szCs w:val="22"/>
                <w:lang w:val="en-US"/>
              </w:rPr>
              <w:t>1</w:t>
            </w:r>
            <w:r>
              <w:rPr>
                <w:rFonts w:cs="Times New Roman"/>
                <w:szCs w:val="22"/>
                <w:lang w:val="en-US"/>
              </w:rPr>
              <w:t>63</w:t>
            </w:r>
            <w:r w:rsidRPr="0000040E">
              <w:rPr>
                <w:rFonts w:cs="Times New Roman"/>
                <w:szCs w:val="22"/>
                <w:lang w:val="en-US"/>
              </w:rPr>
              <w:t>,</w:t>
            </w:r>
            <w:r>
              <w:rPr>
                <w:rFonts w:cs="Times New Roman"/>
                <w:szCs w:val="22"/>
                <w:lang w:val="en-US"/>
              </w:rPr>
              <w:t>158</w:t>
            </w:r>
            <w:r w:rsidRPr="0000040E">
              <w:rPr>
                <w:rFonts w:cs="Times New Roman"/>
                <w:szCs w:val="22"/>
                <w:lang w:val="en-US"/>
              </w:rPr>
              <w:t>,</w:t>
            </w:r>
            <w:r>
              <w:rPr>
                <w:rFonts w:cs="Times New Roman"/>
                <w:szCs w:val="22"/>
                <w:lang w:val="en-US"/>
              </w:rPr>
              <w:t>616</w:t>
            </w:r>
          </w:p>
        </w:tc>
      </w:tr>
      <w:tr w:rsidR="002E2A51" w:rsidRPr="00823945" w14:paraId="2D1A29CD" w14:textId="77777777" w:rsidTr="00EC65EE">
        <w:trPr>
          <w:cantSplit/>
        </w:trPr>
        <w:tc>
          <w:tcPr>
            <w:tcW w:w="6210" w:type="dxa"/>
            <w:vAlign w:val="bottom"/>
          </w:tcPr>
          <w:p w14:paraId="6D80585C" w14:textId="2EFD3193" w:rsidR="002E2A51" w:rsidRPr="00823945" w:rsidRDefault="002E2A51" w:rsidP="002E2A51">
            <w:pPr>
              <w:spacing w:line="240" w:lineRule="atLeast"/>
              <w:ind w:right="-108"/>
              <w:rPr>
                <w:rFonts w:cs="Times New Roman"/>
                <w:szCs w:val="22"/>
                <w:lang w:bidi="th-TH"/>
              </w:rPr>
            </w:pPr>
            <w:r w:rsidRPr="00823945">
              <w:rPr>
                <w:rFonts w:cs="Times New Roman"/>
                <w:szCs w:val="22"/>
                <w:lang w:bidi="th-TH"/>
              </w:rPr>
              <w:t xml:space="preserve">Percentage of loans </w:t>
            </w:r>
            <w:r w:rsidRPr="002B2D0C">
              <w:rPr>
                <w:rFonts w:cs="Times New Roman"/>
                <w:szCs w:val="22"/>
                <w:lang w:bidi="th-TH"/>
              </w:rPr>
              <w:t xml:space="preserve">that are </w:t>
            </w:r>
            <w:r w:rsidRPr="00823945">
              <w:rPr>
                <w:rFonts w:cs="Times New Roman"/>
                <w:szCs w:val="22"/>
                <w:lang w:bidi="th-TH"/>
              </w:rPr>
              <w:t xml:space="preserve">credit-impaired </w:t>
            </w:r>
            <w:r w:rsidRPr="00823945">
              <w:rPr>
                <w:rFonts w:cs="Times New Roman"/>
                <w:i/>
                <w:iCs/>
                <w:szCs w:val="22"/>
                <w:lang w:bidi="th-TH"/>
              </w:rPr>
              <w:t>(%)</w:t>
            </w:r>
          </w:p>
        </w:tc>
        <w:tc>
          <w:tcPr>
            <w:tcW w:w="1350" w:type="dxa"/>
            <w:vAlign w:val="bottom"/>
          </w:tcPr>
          <w:p w14:paraId="6FCAB46F" w14:textId="14EA2950" w:rsidR="002E2A51" w:rsidRPr="00AA6956" w:rsidRDefault="0058247B" w:rsidP="002E2A51">
            <w:pPr>
              <w:pStyle w:val="acctfourfigures"/>
              <w:tabs>
                <w:tab w:val="clear" w:pos="765"/>
                <w:tab w:val="left" w:pos="1088"/>
              </w:tabs>
              <w:spacing w:line="240" w:lineRule="atLeast"/>
              <w:ind w:left="-72" w:right="100"/>
              <w:jc w:val="right"/>
              <w:rPr>
                <w:rFonts w:cstheme="minorBidi"/>
                <w:szCs w:val="22"/>
                <w:cs/>
                <w:lang w:bidi="th-TH"/>
              </w:rPr>
            </w:pPr>
            <w:r>
              <w:rPr>
                <w:rFonts w:cstheme="minorBidi"/>
                <w:szCs w:val="22"/>
                <w:lang w:bidi="th-TH"/>
              </w:rPr>
              <w:t>4.28</w:t>
            </w:r>
          </w:p>
        </w:tc>
        <w:tc>
          <w:tcPr>
            <w:tcW w:w="180" w:type="dxa"/>
          </w:tcPr>
          <w:p w14:paraId="4E78FFA2" w14:textId="77777777" w:rsidR="002E2A51" w:rsidRPr="00823945" w:rsidRDefault="002E2A51" w:rsidP="002E2A51">
            <w:pPr>
              <w:pStyle w:val="acctfourfigures"/>
              <w:tabs>
                <w:tab w:val="clear" w:pos="765"/>
                <w:tab w:val="decimal" w:pos="910"/>
              </w:tabs>
              <w:spacing w:line="240" w:lineRule="atLeast"/>
              <w:ind w:left="-108" w:right="-80"/>
              <w:jc w:val="right"/>
              <w:rPr>
                <w:rFonts w:cs="Times New Roman"/>
                <w:szCs w:val="22"/>
                <w:lang w:bidi="th-TH"/>
              </w:rPr>
            </w:pPr>
          </w:p>
        </w:tc>
        <w:tc>
          <w:tcPr>
            <w:tcW w:w="1440" w:type="dxa"/>
            <w:vAlign w:val="bottom"/>
          </w:tcPr>
          <w:p w14:paraId="12F3C6B1" w14:textId="16D59EC3" w:rsidR="002E2A51" w:rsidRPr="002F7A1C" w:rsidRDefault="002E2A51" w:rsidP="002E2A51">
            <w:pPr>
              <w:pStyle w:val="acctfourfigures"/>
              <w:tabs>
                <w:tab w:val="clear" w:pos="765"/>
                <w:tab w:val="left" w:pos="1088"/>
              </w:tabs>
              <w:spacing w:line="240" w:lineRule="atLeast"/>
              <w:ind w:left="-72" w:right="100"/>
              <w:jc w:val="right"/>
              <w:rPr>
                <w:rFonts w:cs="Times New Roman"/>
                <w:szCs w:val="22"/>
                <w:lang w:val="en-US" w:bidi="th-TH"/>
              </w:rPr>
            </w:pPr>
            <w:r w:rsidRPr="0000040E">
              <w:rPr>
                <w:rFonts w:cs="Times New Roman" w:hint="cs"/>
                <w:szCs w:val="22"/>
                <w:cs/>
                <w:lang w:val="en-US" w:bidi="th-TH"/>
              </w:rPr>
              <w:t>4.43</w:t>
            </w:r>
          </w:p>
        </w:tc>
      </w:tr>
    </w:tbl>
    <w:p w14:paraId="3B751429" w14:textId="77777777" w:rsidR="002E2A51" w:rsidRPr="00AA6956" w:rsidRDefault="002E2A51" w:rsidP="004771DA">
      <w:pPr>
        <w:pStyle w:val="index"/>
        <w:spacing w:after="0" w:line="240" w:lineRule="atLeast"/>
        <w:ind w:left="547"/>
        <w:jc w:val="thaiDistribute"/>
        <w:rPr>
          <w:rFonts w:cstheme="minorBidi"/>
          <w:szCs w:val="28"/>
          <w:lang w:bidi="th-TH"/>
        </w:rPr>
      </w:pPr>
    </w:p>
    <w:p w14:paraId="6EAFD4FE" w14:textId="41EDB63A" w:rsidR="00BD2289" w:rsidRPr="00E25B58" w:rsidRDefault="00313E87" w:rsidP="004771DA">
      <w:pPr>
        <w:pStyle w:val="index"/>
        <w:spacing w:after="0" w:line="240" w:lineRule="atLeast"/>
        <w:ind w:left="547"/>
        <w:jc w:val="thaiDistribute"/>
        <w:rPr>
          <w:i/>
          <w:iCs/>
          <w:szCs w:val="22"/>
          <w:lang w:val="en-GB" w:bidi="th-TH"/>
        </w:rPr>
      </w:pPr>
      <w:r w:rsidRPr="0012708E">
        <w:rPr>
          <w:rFonts w:cs="Times New Roman"/>
          <w:szCs w:val="22"/>
        </w:rPr>
        <w:t xml:space="preserve">During the </w:t>
      </w:r>
      <w:r w:rsidR="002E2A51">
        <w:rPr>
          <w:rFonts w:cs="Times New Roman"/>
          <w:szCs w:val="22"/>
        </w:rPr>
        <w:t>six-month period</w:t>
      </w:r>
      <w:r w:rsidR="001C1BAD">
        <w:rPr>
          <w:rFonts w:cs="Times New Roman"/>
          <w:szCs w:val="22"/>
        </w:rPr>
        <w:t>s</w:t>
      </w:r>
      <w:r w:rsidR="002E2A51">
        <w:rPr>
          <w:rFonts w:cs="Times New Roman"/>
          <w:szCs w:val="22"/>
        </w:rPr>
        <w:t xml:space="preserve"> ended 30 June 2025</w:t>
      </w:r>
      <w:r w:rsidR="00C4727E">
        <w:rPr>
          <w:rFonts w:cs="Times New Roman"/>
          <w:szCs w:val="22"/>
        </w:rPr>
        <w:t xml:space="preserve"> and 2024</w:t>
      </w:r>
      <w:r w:rsidR="002E2A51">
        <w:rPr>
          <w:rFonts w:cs="Times New Roman"/>
          <w:szCs w:val="22"/>
        </w:rPr>
        <w:t xml:space="preserve">, </w:t>
      </w:r>
      <w:r w:rsidR="00BD2289" w:rsidRPr="0012708E">
        <w:rPr>
          <w:rFonts w:cs="Times New Roman"/>
          <w:szCs w:val="22"/>
          <w:lang w:val="en-GB"/>
        </w:rPr>
        <w:t xml:space="preserve">the </w:t>
      </w:r>
      <w:r w:rsidR="001D7A80" w:rsidRPr="0012708E">
        <w:rPr>
          <w:rFonts w:cs="Times New Roman"/>
          <w:szCs w:val="22"/>
          <w:lang w:val="en-GB"/>
        </w:rPr>
        <w:t>Group</w:t>
      </w:r>
      <w:r w:rsidR="00571725" w:rsidRPr="0012708E">
        <w:rPr>
          <w:rFonts w:cs="Times New Roman"/>
          <w:szCs w:val="22"/>
          <w:lang w:val="en-GB"/>
        </w:rPr>
        <w:t xml:space="preserve"> </w:t>
      </w:r>
      <w:r w:rsidR="00965066">
        <w:rPr>
          <w:rFonts w:cs="Times New Roman"/>
          <w:szCs w:val="22"/>
          <w:lang w:val="en-GB"/>
        </w:rPr>
        <w:t>sold</w:t>
      </w:r>
      <w:r w:rsidR="00BD2289" w:rsidRPr="0012708E">
        <w:rPr>
          <w:rFonts w:cs="Times New Roman"/>
          <w:szCs w:val="22"/>
          <w:lang w:val="en-GB"/>
        </w:rPr>
        <w:t xml:space="preserve"> parts of its loans to customers </w:t>
      </w:r>
      <w:r w:rsidR="009F64F7">
        <w:rPr>
          <w:rFonts w:cs="Times New Roman"/>
          <w:szCs w:val="22"/>
          <w:lang w:val="en-GB"/>
        </w:rPr>
        <w:t>that are</w:t>
      </w:r>
      <w:r w:rsidR="001D7A80" w:rsidRPr="0012708E">
        <w:rPr>
          <w:rFonts w:cs="Times New Roman"/>
          <w:szCs w:val="22"/>
          <w:lang w:val="en-GB"/>
        </w:rPr>
        <w:t xml:space="preserve"> credit-impaired</w:t>
      </w:r>
      <w:r w:rsidR="00571725" w:rsidRPr="0012708E">
        <w:rPr>
          <w:rFonts w:cs="Times New Roman"/>
          <w:szCs w:val="22"/>
          <w:lang w:val="en-GB"/>
        </w:rPr>
        <w:t xml:space="preserve"> </w:t>
      </w:r>
      <w:r w:rsidR="00BD2289" w:rsidRPr="0012708E">
        <w:rPr>
          <w:rFonts w:cs="Times New Roman"/>
          <w:szCs w:val="22"/>
          <w:lang w:val="en-GB"/>
        </w:rPr>
        <w:t>to third parties</w:t>
      </w:r>
      <w:r w:rsidR="006D33CF">
        <w:rPr>
          <w:rFonts w:cs="Times New Roman"/>
          <w:szCs w:val="22"/>
          <w:lang w:val="en-GB"/>
        </w:rPr>
        <w:t xml:space="preserve"> </w:t>
      </w:r>
      <w:r w:rsidR="00D74B43">
        <w:rPr>
          <w:rFonts w:cs="Times New Roman"/>
          <w:szCs w:val="22"/>
          <w:lang w:val="en-GB"/>
        </w:rPr>
        <w:t xml:space="preserve">which </w:t>
      </w:r>
      <w:r w:rsidR="00B74F87">
        <w:rPr>
          <w:rFonts w:cs="Times New Roman"/>
          <w:szCs w:val="22"/>
          <w:lang w:val="en-GB"/>
        </w:rPr>
        <w:t>their</w:t>
      </w:r>
      <w:r w:rsidR="002B2D0C">
        <w:rPr>
          <w:rFonts w:cs="Times New Roman"/>
          <w:szCs w:val="22"/>
          <w:lang w:val="en-GB"/>
        </w:rPr>
        <w:t xml:space="preserve"> net carrying </w:t>
      </w:r>
      <w:r w:rsidR="008C1E90">
        <w:rPr>
          <w:rFonts w:cs="Times New Roman"/>
          <w:szCs w:val="22"/>
          <w:lang w:val="en-GB"/>
        </w:rPr>
        <w:t xml:space="preserve">amount </w:t>
      </w:r>
      <w:r w:rsidR="00B74F87">
        <w:rPr>
          <w:rFonts w:cs="Times New Roman"/>
          <w:szCs w:val="22"/>
          <w:lang w:val="en-GB"/>
        </w:rPr>
        <w:t>equivalent to</w:t>
      </w:r>
      <w:r w:rsidR="002B2D0C">
        <w:rPr>
          <w:rFonts w:cs="Times New Roman"/>
          <w:szCs w:val="22"/>
          <w:lang w:val="en-GB"/>
        </w:rPr>
        <w:t xml:space="preserve"> </w:t>
      </w:r>
      <w:r w:rsidR="00D101FF">
        <w:rPr>
          <w:rFonts w:cs="Times New Roman"/>
          <w:szCs w:val="22"/>
          <w:lang w:val="en-GB"/>
        </w:rPr>
        <w:br/>
      </w:r>
      <w:r w:rsidR="003C7AAA" w:rsidRPr="00CE4751">
        <w:rPr>
          <w:rFonts w:cs="Times New Roman"/>
          <w:szCs w:val="22"/>
          <w:lang w:val="en-GB"/>
        </w:rPr>
        <w:t>Baht</w:t>
      </w:r>
      <w:r w:rsidR="0000040E">
        <w:rPr>
          <w:rFonts w:cstheme="minorBidi" w:hint="cs"/>
          <w:szCs w:val="28"/>
          <w:cs/>
          <w:lang w:val="en-GB" w:bidi="th-TH"/>
        </w:rPr>
        <w:t xml:space="preserve"> </w:t>
      </w:r>
      <w:r w:rsidR="00FC7657">
        <w:rPr>
          <w:rFonts w:cstheme="minorBidi"/>
          <w:szCs w:val="28"/>
          <w:lang w:val="en-GB" w:bidi="th-TH"/>
        </w:rPr>
        <w:t xml:space="preserve">4.3 </w:t>
      </w:r>
      <w:r w:rsidR="003C7AAA" w:rsidRPr="00986602">
        <w:rPr>
          <w:rFonts w:cs="Times New Roman"/>
        </w:rPr>
        <w:t>million</w:t>
      </w:r>
      <w:r w:rsidR="00714F53">
        <w:rPr>
          <w:rFonts w:cs="Times New Roman"/>
        </w:rPr>
        <w:t xml:space="preserve"> and Baht 662.6 million, respectively</w:t>
      </w:r>
      <w:r w:rsidR="00E25B58">
        <w:rPr>
          <w:rFonts w:cs="Times New Roman"/>
        </w:rPr>
        <w:t>.</w:t>
      </w:r>
    </w:p>
    <w:p w14:paraId="6A8B0E8E" w14:textId="77777777" w:rsidR="00BD2289" w:rsidRPr="0012708E" w:rsidRDefault="00BD2289" w:rsidP="00BD2289">
      <w:pPr>
        <w:pStyle w:val="index"/>
        <w:spacing w:after="0" w:line="240" w:lineRule="atLeast"/>
        <w:ind w:left="547"/>
        <w:jc w:val="both"/>
        <w:rPr>
          <w:rFonts w:cs="Times New Roman"/>
          <w:i/>
          <w:iCs/>
          <w:szCs w:val="22"/>
          <w:lang w:val="en-GB" w:bidi="th-TH"/>
        </w:rPr>
      </w:pPr>
    </w:p>
    <w:p w14:paraId="73BA4835" w14:textId="5CB5898F" w:rsidR="00BD2289" w:rsidRPr="0050178D" w:rsidRDefault="598B9740" w:rsidP="0C1F1E22">
      <w:pPr>
        <w:rPr>
          <w:rFonts w:cs="Times New Roman"/>
          <w:b/>
          <w:bCs/>
        </w:rPr>
      </w:pPr>
      <w:r w:rsidRPr="0050178D">
        <w:rPr>
          <w:rFonts w:cs="Times New Roman"/>
          <w:b/>
          <w:bCs/>
        </w:rPr>
        <w:t>1</w:t>
      </w:r>
      <w:r w:rsidR="005A54F9" w:rsidRPr="0050178D">
        <w:rPr>
          <w:rFonts w:cs="Times New Roman"/>
          <w:b/>
          <w:bCs/>
        </w:rPr>
        <w:t>2</w:t>
      </w:r>
      <w:r w:rsidRPr="0050178D">
        <w:rPr>
          <w:rFonts w:cs="Times New Roman"/>
          <w:b/>
          <w:bCs/>
        </w:rPr>
        <w:t>.5</w:t>
      </w:r>
      <w:r w:rsidR="00BD2289" w:rsidRPr="0050178D">
        <w:rPr>
          <w:rFonts w:cs="Times New Roman"/>
        </w:rPr>
        <w:tab/>
      </w:r>
      <w:r w:rsidRPr="0050178D">
        <w:rPr>
          <w:rFonts w:cs="Times New Roman"/>
          <w:b/>
          <w:bCs/>
        </w:rPr>
        <w:t xml:space="preserve">Modified loans to customers </w:t>
      </w:r>
    </w:p>
    <w:p w14:paraId="3DE0EA05" w14:textId="228E3C57" w:rsidR="00393965" w:rsidRDefault="00393965" w:rsidP="00393965">
      <w:pPr>
        <w:pStyle w:val="index"/>
        <w:spacing w:after="0"/>
        <w:ind w:left="540"/>
        <w:jc w:val="thaiDistribute"/>
        <w:rPr>
          <w:rFonts w:cs="Times New Roman"/>
          <w:szCs w:val="22"/>
        </w:rPr>
      </w:pPr>
    </w:p>
    <w:tbl>
      <w:tblPr>
        <w:tblW w:w="9153" w:type="dxa"/>
        <w:tblInd w:w="450" w:type="dxa"/>
        <w:tblLayout w:type="fixed"/>
        <w:tblLook w:val="01E0" w:firstRow="1" w:lastRow="1" w:firstColumn="1" w:lastColumn="1" w:noHBand="0" w:noVBand="0"/>
      </w:tblPr>
      <w:tblGrid>
        <w:gridCol w:w="6210"/>
        <w:gridCol w:w="1251"/>
        <w:gridCol w:w="236"/>
        <w:gridCol w:w="1456"/>
      </w:tblGrid>
      <w:tr w:rsidR="002E2A51" w:rsidRPr="00AB5DFA" w14:paraId="53463EE8" w14:textId="77777777">
        <w:trPr>
          <w:trHeight w:val="137"/>
          <w:tblHeader/>
        </w:trPr>
        <w:tc>
          <w:tcPr>
            <w:tcW w:w="6210" w:type="dxa"/>
          </w:tcPr>
          <w:p w14:paraId="7848905A" w14:textId="77777777" w:rsidR="002E2A51" w:rsidRPr="00AB5DFA" w:rsidRDefault="002E2A51">
            <w:pPr>
              <w:spacing w:line="240" w:lineRule="atLeast"/>
              <w:rPr>
                <w:rFonts w:cs="Times New Roman"/>
                <w:szCs w:val="22"/>
                <w:cs/>
                <w:lang w:bidi="th-TH"/>
              </w:rPr>
            </w:pPr>
          </w:p>
        </w:tc>
        <w:tc>
          <w:tcPr>
            <w:tcW w:w="2943" w:type="dxa"/>
            <w:gridSpan w:val="3"/>
          </w:tcPr>
          <w:p w14:paraId="12D6BE11" w14:textId="77777777" w:rsidR="002E2A51" w:rsidRPr="00AB5DFA" w:rsidRDefault="002E2A51">
            <w:pPr>
              <w:pStyle w:val="acctmergecolhdg"/>
              <w:spacing w:line="240" w:lineRule="atLeast"/>
              <w:ind w:left="-109" w:right="-32"/>
              <w:rPr>
                <w:rFonts w:cs="Times New Roman"/>
                <w:szCs w:val="22"/>
              </w:rPr>
            </w:pPr>
            <w:r w:rsidRPr="00AB5DFA">
              <w:rPr>
                <w:rFonts w:cs="Times New Roman"/>
                <w:szCs w:val="22"/>
              </w:rPr>
              <w:t>Consolidated and the Bank</w:t>
            </w:r>
          </w:p>
        </w:tc>
      </w:tr>
      <w:tr w:rsidR="002E2A51" w:rsidRPr="00AB5DFA" w14:paraId="5B1F8F1B" w14:textId="77777777">
        <w:trPr>
          <w:trHeight w:val="137"/>
          <w:tblHeader/>
        </w:trPr>
        <w:tc>
          <w:tcPr>
            <w:tcW w:w="6210" w:type="dxa"/>
          </w:tcPr>
          <w:p w14:paraId="48E834FB" w14:textId="77777777" w:rsidR="002E2A51" w:rsidRPr="00AB5DFA" w:rsidRDefault="002E2A51">
            <w:pPr>
              <w:spacing w:line="240" w:lineRule="atLeast"/>
              <w:rPr>
                <w:rFonts w:cs="Times New Roman"/>
                <w:b/>
                <w:bCs/>
                <w:i/>
                <w:iCs/>
                <w:szCs w:val="22"/>
                <w:cs/>
                <w:lang w:bidi="th-TH"/>
              </w:rPr>
            </w:pPr>
            <w:r w:rsidRPr="00AB5DFA">
              <w:rPr>
                <w:rFonts w:cs="Times New Roman"/>
                <w:b/>
                <w:bCs/>
                <w:i/>
                <w:iCs/>
                <w:szCs w:val="22"/>
                <w:lang w:bidi="th-TH"/>
              </w:rPr>
              <w:t>For the six-month period ended 30 June</w:t>
            </w:r>
          </w:p>
        </w:tc>
        <w:tc>
          <w:tcPr>
            <w:tcW w:w="1251" w:type="dxa"/>
            <w:vAlign w:val="bottom"/>
          </w:tcPr>
          <w:p w14:paraId="0F454DD7" w14:textId="77777777" w:rsidR="002E2A51" w:rsidRPr="00AB5DFA" w:rsidRDefault="002E2A51">
            <w:pPr>
              <w:pStyle w:val="acctmergecolhdg"/>
              <w:tabs>
                <w:tab w:val="left" w:pos="656"/>
              </w:tabs>
              <w:spacing w:line="240" w:lineRule="atLeast"/>
              <w:ind w:left="-109" w:right="-32"/>
              <w:rPr>
                <w:rFonts w:cs="Times New Roman"/>
                <w:b w:val="0"/>
                <w:bCs/>
                <w:szCs w:val="22"/>
              </w:rPr>
            </w:pPr>
            <w:r w:rsidRPr="00AB5DFA">
              <w:rPr>
                <w:rFonts w:cs="Times New Roman"/>
                <w:b w:val="0"/>
                <w:bCs/>
                <w:szCs w:val="22"/>
              </w:rPr>
              <w:t>202</w:t>
            </w:r>
            <w:r>
              <w:rPr>
                <w:rFonts w:cs="Times New Roman"/>
                <w:b w:val="0"/>
                <w:bCs/>
                <w:szCs w:val="22"/>
              </w:rPr>
              <w:t>5</w:t>
            </w:r>
          </w:p>
        </w:tc>
        <w:tc>
          <w:tcPr>
            <w:tcW w:w="236" w:type="dxa"/>
            <w:vAlign w:val="bottom"/>
          </w:tcPr>
          <w:p w14:paraId="70C7DD9C" w14:textId="77777777" w:rsidR="002E2A51" w:rsidRPr="00AB5DFA" w:rsidRDefault="002E2A51">
            <w:pPr>
              <w:pStyle w:val="acctmergecolhdg"/>
              <w:tabs>
                <w:tab w:val="left" w:pos="656"/>
              </w:tabs>
              <w:spacing w:line="240" w:lineRule="atLeast"/>
              <w:ind w:left="-109" w:right="-32"/>
              <w:rPr>
                <w:rFonts w:cs="Times New Roman"/>
                <w:b w:val="0"/>
                <w:bCs/>
                <w:szCs w:val="22"/>
              </w:rPr>
            </w:pPr>
          </w:p>
        </w:tc>
        <w:tc>
          <w:tcPr>
            <w:tcW w:w="1456" w:type="dxa"/>
            <w:vAlign w:val="bottom"/>
          </w:tcPr>
          <w:p w14:paraId="3E8DA5D4" w14:textId="77777777" w:rsidR="002E2A51" w:rsidRPr="00AB5DFA" w:rsidRDefault="002E2A51">
            <w:pPr>
              <w:pStyle w:val="acctmergecolhdg"/>
              <w:tabs>
                <w:tab w:val="left" w:pos="656"/>
              </w:tabs>
              <w:spacing w:line="240" w:lineRule="atLeast"/>
              <w:ind w:left="-109" w:right="-32"/>
              <w:rPr>
                <w:rFonts w:cs="Times New Roman"/>
                <w:b w:val="0"/>
                <w:bCs/>
                <w:szCs w:val="22"/>
              </w:rPr>
            </w:pPr>
            <w:r w:rsidRPr="00AB5DFA">
              <w:rPr>
                <w:rFonts w:cs="Times New Roman"/>
                <w:b w:val="0"/>
                <w:bCs/>
                <w:szCs w:val="22"/>
              </w:rPr>
              <w:t>202</w:t>
            </w:r>
            <w:r>
              <w:rPr>
                <w:rFonts w:cs="Times New Roman"/>
                <w:b w:val="0"/>
                <w:bCs/>
                <w:szCs w:val="22"/>
              </w:rPr>
              <w:t>4</w:t>
            </w:r>
          </w:p>
        </w:tc>
      </w:tr>
      <w:tr w:rsidR="002E2A51" w:rsidRPr="00AB5DFA" w14:paraId="7AB400D9" w14:textId="77777777">
        <w:trPr>
          <w:trHeight w:val="208"/>
        </w:trPr>
        <w:tc>
          <w:tcPr>
            <w:tcW w:w="6210" w:type="dxa"/>
          </w:tcPr>
          <w:p w14:paraId="64C1D786" w14:textId="77777777" w:rsidR="002E2A51" w:rsidRPr="00AB5DFA" w:rsidRDefault="002E2A51">
            <w:pPr>
              <w:pStyle w:val="acctfourfigures"/>
              <w:tabs>
                <w:tab w:val="clear" w:pos="765"/>
              </w:tabs>
              <w:spacing w:line="240" w:lineRule="atLeast"/>
              <w:ind w:left="-14" w:right="72"/>
              <w:rPr>
                <w:rFonts w:cs="Times New Roman"/>
                <w:b/>
                <w:bCs/>
                <w:i/>
                <w:iCs/>
                <w:color w:val="000000"/>
                <w:szCs w:val="22"/>
              </w:rPr>
            </w:pPr>
          </w:p>
        </w:tc>
        <w:tc>
          <w:tcPr>
            <w:tcW w:w="2943" w:type="dxa"/>
            <w:gridSpan w:val="3"/>
          </w:tcPr>
          <w:p w14:paraId="7B760BEA" w14:textId="77777777" w:rsidR="002E2A51" w:rsidRPr="00AB5DFA" w:rsidRDefault="002E2A51">
            <w:pPr>
              <w:pStyle w:val="acctfourfigures"/>
              <w:tabs>
                <w:tab w:val="clear" w:pos="765"/>
              </w:tabs>
              <w:spacing w:line="240" w:lineRule="atLeast"/>
              <w:ind w:left="-109" w:right="-32"/>
              <w:jc w:val="center"/>
              <w:rPr>
                <w:rFonts w:cs="Times New Roman"/>
                <w:i/>
                <w:iCs/>
                <w:szCs w:val="22"/>
              </w:rPr>
            </w:pPr>
            <w:r w:rsidRPr="00AB5DFA">
              <w:rPr>
                <w:rFonts w:cs="Times New Roman"/>
                <w:i/>
                <w:iCs/>
                <w:szCs w:val="22"/>
              </w:rPr>
              <w:t>(in thousand Baht)</w:t>
            </w:r>
          </w:p>
        </w:tc>
      </w:tr>
      <w:tr w:rsidR="002E2A51" w:rsidRPr="00AB5DFA" w14:paraId="035AC9DD" w14:textId="77777777">
        <w:trPr>
          <w:trHeight w:val="137"/>
        </w:trPr>
        <w:tc>
          <w:tcPr>
            <w:tcW w:w="6210" w:type="dxa"/>
          </w:tcPr>
          <w:p w14:paraId="669173F3" w14:textId="77777777" w:rsidR="002E2A51" w:rsidRPr="00AB5DFA" w:rsidRDefault="002E2A51">
            <w:pPr>
              <w:spacing w:line="240" w:lineRule="atLeast"/>
              <w:ind w:left="160" w:hanging="160"/>
              <w:rPr>
                <w:rFonts w:cs="Times New Roman"/>
                <w:b/>
                <w:bCs/>
                <w:color w:val="000000"/>
                <w:szCs w:val="22"/>
              </w:rPr>
            </w:pPr>
            <w:r w:rsidRPr="00AB5DFA">
              <w:rPr>
                <w:rFonts w:cs="Times New Roman"/>
                <w:b/>
                <w:bCs/>
                <w:color w:val="000000"/>
                <w:szCs w:val="22"/>
              </w:rPr>
              <w:t xml:space="preserve">Loans to customers modified during the </w:t>
            </w:r>
            <w:r>
              <w:rPr>
                <w:rFonts w:cs="Times New Roman"/>
                <w:b/>
                <w:bCs/>
                <w:color w:val="000000"/>
                <w:szCs w:val="22"/>
              </w:rPr>
              <w:t>period</w:t>
            </w:r>
            <w:r w:rsidRPr="00AB5DFA">
              <w:rPr>
                <w:rFonts w:cs="Times New Roman"/>
                <w:b/>
                <w:bCs/>
                <w:color w:val="000000"/>
                <w:szCs w:val="22"/>
              </w:rPr>
              <w:t xml:space="preserve"> </w:t>
            </w:r>
            <w:r w:rsidRPr="00AB5DFA">
              <w:rPr>
                <w:rFonts w:cs="Times New Roman"/>
                <w:color w:val="000000"/>
                <w:szCs w:val="22"/>
                <w:vertAlign w:val="superscript"/>
              </w:rPr>
              <w:t>(1)</w:t>
            </w:r>
          </w:p>
        </w:tc>
        <w:tc>
          <w:tcPr>
            <w:tcW w:w="1251" w:type="dxa"/>
          </w:tcPr>
          <w:p w14:paraId="751A1980" w14:textId="77777777" w:rsidR="002E2A51" w:rsidRPr="00AB5DFA" w:rsidRDefault="002E2A51">
            <w:pPr>
              <w:pStyle w:val="acctfourfigures"/>
              <w:tabs>
                <w:tab w:val="clear" w:pos="765"/>
                <w:tab w:val="decimal" w:pos="1210"/>
              </w:tabs>
              <w:spacing w:line="240" w:lineRule="atLeast"/>
              <w:ind w:left="-72" w:right="-43"/>
              <w:rPr>
                <w:rFonts w:cs="Times New Roman"/>
                <w:szCs w:val="22"/>
                <w:lang w:bidi="th-TH"/>
              </w:rPr>
            </w:pPr>
          </w:p>
        </w:tc>
        <w:tc>
          <w:tcPr>
            <w:tcW w:w="236" w:type="dxa"/>
          </w:tcPr>
          <w:p w14:paraId="055136BE" w14:textId="77777777" w:rsidR="002E2A51" w:rsidRPr="00AB5DFA" w:rsidRDefault="002E2A51">
            <w:pPr>
              <w:pStyle w:val="acctfourfigures"/>
              <w:tabs>
                <w:tab w:val="clear" w:pos="765"/>
                <w:tab w:val="decimal" w:pos="1210"/>
              </w:tabs>
              <w:spacing w:line="240" w:lineRule="atLeast"/>
              <w:ind w:left="-72" w:right="-43"/>
              <w:rPr>
                <w:rFonts w:cs="Times New Roman"/>
                <w:szCs w:val="22"/>
                <w:lang w:bidi="th-TH"/>
              </w:rPr>
            </w:pPr>
          </w:p>
        </w:tc>
        <w:tc>
          <w:tcPr>
            <w:tcW w:w="1456" w:type="dxa"/>
          </w:tcPr>
          <w:p w14:paraId="17ADD897" w14:textId="77777777" w:rsidR="002E2A51" w:rsidRPr="00AB5DFA" w:rsidRDefault="002E2A51">
            <w:pPr>
              <w:pStyle w:val="acctfourfigures"/>
              <w:tabs>
                <w:tab w:val="clear" w:pos="765"/>
                <w:tab w:val="decimal" w:pos="1210"/>
              </w:tabs>
              <w:spacing w:line="240" w:lineRule="atLeast"/>
              <w:ind w:left="-72" w:right="-43"/>
              <w:rPr>
                <w:rFonts w:cs="Times New Roman"/>
                <w:szCs w:val="22"/>
                <w:lang w:bidi="th-TH"/>
              </w:rPr>
            </w:pPr>
          </w:p>
        </w:tc>
      </w:tr>
      <w:tr w:rsidR="002E2A51" w:rsidRPr="00AB5DFA" w14:paraId="4810EBC9" w14:textId="77777777">
        <w:trPr>
          <w:trHeight w:val="137"/>
        </w:trPr>
        <w:tc>
          <w:tcPr>
            <w:tcW w:w="6210" w:type="dxa"/>
          </w:tcPr>
          <w:p w14:paraId="4CFECED1" w14:textId="77777777" w:rsidR="002E2A51" w:rsidRPr="00AB5DFA" w:rsidRDefault="002E2A51">
            <w:pPr>
              <w:spacing w:line="240" w:lineRule="atLeast"/>
              <w:ind w:left="160" w:hanging="160"/>
              <w:rPr>
                <w:rFonts w:cs="Times New Roman"/>
                <w:color w:val="000000"/>
                <w:szCs w:val="22"/>
              </w:rPr>
            </w:pPr>
            <w:r w:rsidRPr="00AB5DFA">
              <w:rPr>
                <w:rFonts w:cs="Times New Roman"/>
                <w:color w:val="000000"/>
                <w:szCs w:val="22"/>
              </w:rPr>
              <w:t>Amortised cost before modification</w:t>
            </w:r>
          </w:p>
        </w:tc>
        <w:tc>
          <w:tcPr>
            <w:tcW w:w="1251" w:type="dxa"/>
            <w:vAlign w:val="bottom"/>
          </w:tcPr>
          <w:p w14:paraId="66511638" w14:textId="79A2E32A" w:rsidR="002E2A51" w:rsidRPr="00E45C69" w:rsidRDefault="00E44413">
            <w:pPr>
              <w:pStyle w:val="acctfourfigures"/>
              <w:tabs>
                <w:tab w:val="clear" w:pos="765"/>
                <w:tab w:val="decimal" w:pos="1067"/>
              </w:tabs>
              <w:spacing w:line="240" w:lineRule="atLeast"/>
              <w:ind w:left="-72" w:right="-43"/>
              <w:rPr>
                <w:rFonts w:cs="Times New Roman"/>
                <w:szCs w:val="22"/>
                <w:lang w:val="en-US" w:bidi="th-TH"/>
              </w:rPr>
            </w:pPr>
            <w:r w:rsidRPr="00E44413">
              <w:rPr>
                <w:rFonts w:cs="Times New Roman"/>
                <w:szCs w:val="22"/>
                <w:lang w:val="en-US" w:bidi="th-TH"/>
              </w:rPr>
              <w:t>6,842,729</w:t>
            </w:r>
          </w:p>
        </w:tc>
        <w:tc>
          <w:tcPr>
            <w:tcW w:w="236" w:type="dxa"/>
            <w:vAlign w:val="bottom"/>
          </w:tcPr>
          <w:p w14:paraId="4FCE4A92" w14:textId="77777777" w:rsidR="002E2A51" w:rsidRPr="00AB5DFA" w:rsidRDefault="002E2A51">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380F8FEB" w14:textId="77777777" w:rsidR="002E2A51" w:rsidRPr="00AB5DFA" w:rsidRDefault="002E2A51">
            <w:pPr>
              <w:pStyle w:val="acctfourfigures"/>
              <w:tabs>
                <w:tab w:val="clear" w:pos="765"/>
                <w:tab w:val="decimal" w:pos="1210"/>
              </w:tabs>
              <w:spacing w:line="240" w:lineRule="atLeast"/>
              <w:ind w:right="-43"/>
              <w:rPr>
                <w:rFonts w:cs="Times New Roman"/>
                <w:szCs w:val="22"/>
                <w:lang w:bidi="th-TH"/>
              </w:rPr>
            </w:pPr>
            <w:r w:rsidRPr="00E45C69">
              <w:rPr>
                <w:rFonts w:cs="Times New Roman"/>
                <w:szCs w:val="22"/>
                <w:cs/>
                <w:lang w:val="en-US"/>
              </w:rPr>
              <w:t>7</w:t>
            </w:r>
            <w:r w:rsidRPr="00E45C69">
              <w:rPr>
                <w:rFonts w:cs="Times New Roman"/>
                <w:szCs w:val="22"/>
                <w:lang w:val="en-US" w:bidi="th-TH"/>
              </w:rPr>
              <w:t>,</w:t>
            </w:r>
            <w:r w:rsidRPr="00E45C69">
              <w:rPr>
                <w:rFonts w:cs="Times New Roman"/>
                <w:szCs w:val="22"/>
                <w:cs/>
                <w:lang w:val="en-US"/>
              </w:rPr>
              <w:t>185</w:t>
            </w:r>
            <w:r w:rsidRPr="00E45C69">
              <w:rPr>
                <w:rFonts w:cs="Times New Roman"/>
                <w:szCs w:val="22"/>
                <w:lang w:val="en-US" w:bidi="th-TH"/>
              </w:rPr>
              <w:t>,</w:t>
            </w:r>
            <w:r w:rsidRPr="00E45C69">
              <w:rPr>
                <w:rFonts w:cs="Times New Roman"/>
                <w:szCs w:val="22"/>
                <w:cs/>
                <w:lang w:val="en-US"/>
              </w:rPr>
              <w:t>869</w:t>
            </w:r>
          </w:p>
        </w:tc>
      </w:tr>
      <w:tr w:rsidR="002E2A51" w:rsidRPr="00AB5DFA" w14:paraId="74AF4F7F" w14:textId="77777777">
        <w:trPr>
          <w:trHeight w:val="137"/>
        </w:trPr>
        <w:tc>
          <w:tcPr>
            <w:tcW w:w="6210" w:type="dxa"/>
            <w:vAlign w:val="bottom"/>
          </w:tcPr>
          <w:p w14:paraId="4C324773" w14:textId="57487CA3" w:rsidR="002E2A51" w:rsidRPr="00AB5DFA" w:rsidRDefault="002E2A51">
            <w:pPr>
              <w:spacing w:line="240" w:lineRule="atLeast"/>
              <w:ind w:left="160" w:hanging="160"/>
              <w:rPr>
                <w:rFonts w:cs="Times New Roman"/>
                <w:color w:val="000000"/>
                <w:szCs w:val="22"/>
              </w:rPr>
            </w:pPr>
            <w:r w:rsidRPr="00AB5DFA">
              <w:rPr>
                <w:rFonts w:cs="Times New Roman"/>
                <w:color w:val="000000"/>
                <w:szCs w:val="22"/>
              </w:rPr>
              <w:t xml:space="preserve">Net modification </w:t>
            </w:r>
            <w:r w:rsidR="002B794D">
              <w:rPr>
                <w:rFonts w:cs="Times New Roman"/>
                <w:color w:val="000000"/>
                <w:szCs w:val="22"/>
              </w:rPr>
              <w:t>gains (</w:t>
            </w:r>
            <w:r w:rsidRPr="00AB5DFA">
              <w:rPr>
                <w:rFonts w:cs="Times New Roman"/>
                <w:color w:val="000000"/>
                <w:szCs w:val="22"/>
              </w:rPr>
              <w:t>losses</w:t>
            </w:r>
            <w:r w:rsidR="002B794D">
              <w:rPr>
                <w:rFonts w:cs="Times New Roman"/>
                <w:color w:val="000000"/>
                <w:szCs w:val="22"/>
              </w:rPr>
              <w:t>)</w:t>
            </w:r>
          </w:p>
        </w:tc>
        <w:tc>
          <w:tcPr>
            <w:tcW w:w="1251" w:type="dxa"/>
            <w:vAlign w:val="bottom"/>
          </w:tcPr>
          <w:p w14:paraId="3FEBE0EB" w14:textId="187B6FEE" w:rsidR="002E2A51" w:rsidRPr="00E45C69" w:rsidRDefault="00E44413">
            <w:pPr>
              <w:pStyle w:val="acctfourfigures"/>
              <w:tabs>
                <w:tab w:val="clear" w:pos="765"/>
                <w:tab w:val="decimal" w:pos="1067"/>
              </w:tabs>
              <w:spacing w:line="240" w:lineRule="atLeast"/>
              <w:ind w:left="-72" w:right="-120"/>
              <w:rPr>
                <w:rFonts w:cs="Times New Roman"/>
                <w:szCs w:val="22"/>
                <w:lang w:val="en-US" w:bidi="th-TH"/>
              </w:rPr>
            </w:pPr>
            <w:r w:rsidRPr="00E44413">
              <w:rPr>
                <w:rFonts w:cs="Times New Roman"/>
                <w:szCs w:val="22"/>
                <w:lang w:val="en-US" w:bidi="th-TH"/>
              </w:rPr>
              <w:t>13,962</w:t>
            </w:r>
          </w:p>
        </w:tc>
        <w:tc>
          <w:tcPr>
            <w:tcW w:w="236" w:type="dxa"/>
            <w:vAlign w:val="bottom"/>
          </w:tcPr>
          <w:p w14:paraId="57205E8D" w14:textId="77777777" w:rsidR="002E2A51" w:rsidRPr="00AB5DFA" w:rsidRDefault="002E2A51">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0FD8367F" w14:textId="77777777" w:rsidR="002E2A51" w:rsidRPr="00AB5DFA" w:rsidRDefault="002E2A51">
            <w:pPr>
              <w:pStyle w:val="acctfourfigures"/>
              <w:tabs>
                <w:tab w:val="clear" w:pos="765"/>
                <w:tab w:val="decimal" w:pos="1210"/>
              </w:tabs>
              <w:spacing w:line="240" w:lineRule="atLeast"/>
              <w:ind w:left="-72" w:right="-43"/>
              <w:rPr>
                <w:rFonts w:cs="Times New Roman"/>
                <w:szCs w:val="22"/>
                <w:lang w:bidi="th-TH"/>
              </w:rPr>
            </w:pPr>
            <w:r w:rsidRPr="00E45C69">
              <w:rPr>
                <w:rFonts w:cs="Times New Roman"/>
                <w:szCs w:val="22"/>
                <w:lang w:val="en-US" w:bidi="th-TH"/>
              </w:rPr>
              <w:t>(</w:t>
            </w:r>
            <w:r w:rsidRPr="00E45C69">
              <w:rPr>
                <w:rFonts w:cs="Times New Roman"/>
                <w:szCs w:val="22"/>
                <w:cs/>
                <w:lang w:val="en-US"/>
              </w:rPr>
              <w:t>62</w:t>
            </w:r>
            <w:r w:rsidRPr="00E45C69">
              <w:rPr>
                <w:rFonts w:cs="Times New Roman"/>
                <w:szCs w:val="22"/>
                <w:lang w:val="en-US" w:bidi="th-TH"/>
              </w:rPr>
              <w:t>,</w:t>
            </w:r>
            <w:r w:rsidRPr="00E45C69">
              <w:rPr>
                <w:rFonts w:cs="Times New Roman"/>
                <w:szCs w:val="22"/>
                <w:cs/>
                <w:lang w:val="en-US"/>
              </w:rPr>
              <w:t>426</w:t>
            </w:r>
            <w:r w:rsidRPr="00E45C69">
              <w:rPr>
                <w:rFonts w:cs="Times New Roman"/>
                <w:szCs w:val="22"/>
                <w:lang w:val="en-US" w:bidi="th-TH"/>
              </w:rPr>
              <w:t>)</w:t>
            </w:r>
          </w:p>
        </w:tc>
      </w:tr>
    </w:tbl>
    <w:p w14:paraId="45AD9F56" w14:textId="30C675E4" w:rsidR="0083673B" w:rsidRPr="00E44413" w:rsidRDefault="0083673B" w:rsidP="00393965">
      <w:pPr>
        <w:pStyle w:val="index"/>
        <w:spacing w:after="0"/>
        <w:ind w:left="540"/>
        <w:jc w:val="thaiDistribute"/>
        <w:rPr>
          <w:rFonts w:cs="Times New Roman"/>
          <w:sz w:val="14"/>
          <w:szCs w:val="14"/>
        </w:rPr>
      </w:pPr>
    </w:p>
    <w:p w14:paraId="0FF2B45D" w14:textId="67D12D32" w:rsidR="00393965" w:rsidRPr="0050178D" w:rsidRDefault="00393965" w:rsidP="00393965">
      <w:pPr>
        <w:pStyle w:val="index"/>
        <w:spacing w:after="0" w:line="240" w:lineRule="atLeast"/>
        <w:ind w:left="547"/>
        <w:jc w:val="thaiDistribute"/>
        <w:rPr>
          <w:rFonts w:cs="Times New Roman"/>
          <w:sz w:val="18"/>
          <w:szCs w:val="18"/>
        </w:rPr>
      </w:pPr>
      <w:r w:rsidRPr="0050178D">
        <w:rPr>
          <w:rFonts w:cs="Times New Roman"/>
          <w:sz w:val="18"/>
          <w:szCs w:val="18"/>
          <w:vertAlign w:val="superscript"/>
        </w:rPr>
        <w:t>(1)</w:t>
      </w:r>
      <w:r w:rsidRPr="0050178D">
        <w:rPr>
          <w:rFonts w:cs="Times New Roman"/>
          <w:sz w:val="18"/>
          <w:szCs w:val="18"/>
        </w:rPr>
        <w:t xml:space="preserve"> Loans to customers </w:t>
      </w:r>
      <w:r w:rsidR="004B11A1" w:rsidRPr="0050178D">
        <w:rPr>
          <w:rFonts w:cs="Times New Roman"/>
          <w:sz w:val="18"/>
          <w:szCs w:val="18"/>
        </w:rPr>
        <w:t>net of</w:t>
      </w:r>
      <w:r w:rsidRPr="0050178D">
        <w:rPr>
          <w:rFonts w:cs="Times New Roman"/>
          <w:sz w:val="18"/>
          <w:szCs w:val="18"/>
        </w:rPr>
        <w:t xml:space="preserve"> allowance for expected credit loss</w:t>
      </w:r>
      <w:r w:rsidR="00D13B42" w:rsidRPr="0050178D">
        <w:rPr>
          <w:rFonts w:cs="Times New Roman"/>
          <w:sz w:val="18"/>
          <w:szCs w:val="18"/>
        </w:rPr>
        <w:t xml:space="preserve"> that</w:t>
      </w:r>
      <w:r w:rsidRPr="0050178D">
        <w:rPr>
          <w:rFonts w:cs="Times New Roman"/>
          <w:sz w:val="18"/>
          <w:szCs w:val="18"/>
        </w:rPr>
        <w:t xml:space="preserve"> </w:t>
      </w:r>
      <w:r w:rsidR="00AE17C3" w:rsidRPr="0050178D">
        <w:rPr>
          <w:rFonts w:cs="Times New Roman"/>
          <w:sz w:val="18"/>
          <w:szCs w:val="18"/>
        </w:rPr>
        <w:t>had only</w:t>
      </w:r>
      <w:r w:rsidRPr="0050178D">
        <w:rPr>
          <w:rFonts w:cs="Times New Roman"/>
          <w:sz w:val="18"/>
          <w:szCs w:val="18"/>
        </w:rPr>
        <w:t xml:space="preserve"> lifetime ECL</w:t>
      </w:r>
    </w:p>
    <w:p w14:paraId="4FF91CB8" w14:textId="77777777" w:rsidR="00393965" w:rsidRPr="002E19E3" w:rsidRDefault="00393965" w:rsidP="00F3534A">
      <w:pPr>
        <w:pStyle w:val="index"/>
        <w:spacing w:after="0"/>
        <w:jc w:val="thaiDistribute"/>
        <w:rPr>
          <w:rFonts w:cs="Times New Roman"/>
          <w:szCs w:val="22"/>
          <w:highlight w:val="yellow"/>
          <w:lang w:val="en-GB"/>
        </w:rPr>
      </w:pPr>
    </w:p>
    <w:tbl>
      <w:tblPr>
        <w:tblW w:w="9153" w:type="dxa"/>
        <w:tblInd w:w="450" w:type="dxa"/>
        <w:tblLayout w:type="fixed"/>
        <w:tblLook w:val="01E0" w:firstRow="1" w:lastRow="1" w:firstColumn="1" w:lastColumn="1" w:noHBand="0" w:noVBand="0"/>
      </w:tblPr>
      <w:tblGrid>
        <w:gridCol w:w="6210"/>
        <w:gridCol w:w="1251"/>
        <w:gridCol w:w="236"/>
        <w:gridCol w:w="1456"/>
      </w:tblGrid>
      <w:tr w:rsidR="001D7A80" w:rsidRPr="002E19E3" w14:paraId="7A9E7C5C" w14:textId="4387F06E" w:rsidTr="00EC65EE">
        <w:trPr>
          <w:trHeight w:val="137"/>
          <w:tblHeader/>
        </w:trPr>
        <w:tc>
          <w:tcPr>
            <w:tcW w:w="6210" w:type="dxa"/>
          </w:tcPr>
          <w:p w14:paraId="26E5321E" w14:textId="77777777" w:rsidR="001D7A80" w:rsidRPr="0084684E" w:rsidRDefault="001D7A80" w:rsidP="003F7378">
            <w:pPr>
              <w:spacing w:line="240" w:lineRule="atLeast"/>
              <w:rPr>
                <w:rFonts w:cs="Times New Roman"/>
                <w:szCs w:val="22"/>
                <w:cs/>
                <w:lang w:bidi="th-TH"/>
              </w:rPr>
            </w:pPr>
          </w:p>
        </w:tc>
        <w:tc>
          <w:tcPr>
            <w:tcW w:w="2943" w:type="dxa"/>
            <w:gridSpan w:val="3"/>
          </w:tcPr>
          <w:p w14:paraId="511F94C9" w14:textId="595CC8FD" w:rsidR="001D7A80" w:rsidRPr="0084684E" w:rsidRDefault="001D7A80" w:rsidP="001D7A80">
            <w:pPr>
              <w:pStyle w:val="acctmergecolhdg"/>
              <w:spacing w:line="240" w:lineRule="atLeast"/>
              <w:ind w:left="-109" w:right="-32"/>
              <w:rPr>
                <w:rFonts w:cs="Times New Roman"/>
                <w:szCs w:val="22"/>
              </w:rPr>
            </w:pPr>
            <w:r w:rsidRPr="0084684E">
              <w:rPr>
                <w:rFonts w:cs="Times New Roman"/>
                <w:szCs w:val="22"/>
              </w:rPr>
              <w:t>Consolidated and the Bank</w:t>
            </w:r>
          </w:p>
        </w:tc>
      </w:tr>
      <w:tr w:rsidR="002E2A51" w:rsidRPr="002E19E3" w14:paraId="65608AFD" w14:textId="77777777" w:rsidTr="00EC65EE">
        <w:trPr>
          <w:trHeight w:val="137"/>
          <w:tblHeader/>
        </w:trPr>
        <w:tc>
          <w:tcPr>
            <w:tcW w:w="6210" w:type="dxa"/>
          </w:tcPr>
          <w:p w14:paraId="69B5E019" w14:textId="77777777" w:rsidR="002E2A51" w:rsidRPr="0084684E" w:rsidRDefault="002E2A51" w:rsidP="002E2A51">
            <w:pPr>
              <w:spacing w:line="240" w:lineRule="atLeast"/>
              <w:rPr>
                <w:rFonts w:cs="Times New Roman"/>
                <w:b/>
                <w:bCs/>
                <w:i/>
                <w:iCs/>
                <w:szCs w:val="22"/>
                <w:cs/>
                <w:lang w:bidi="th-TH"/>
              </w:rPr>
            </w:pPr>
          </w:p>
        </w:tc>
        <w:tc>
          <w:tcPr>
            <w:tcW w:w="1251" w:type="dxa"/>
          </w:tcPr>
          <w:p w14:paraId="0163018B" w14:textId="293CC6AF" w:rsidR="002E2A51" w:rsidRPr="0084684E" w:rsidRDefault="002E2A51" w:rsidP="002E2A51">
            <w:pPr>
              <w:pStyle w:val="acctmergecolhdg"/>
              <w:tabs>
                <w:tab w:val="left" w:pos="656"/>
              </w:tabs>
              <w:spacing w:line="240" w:lineRule="atLeast"/>
              <w:ind w:left="-109" w:right="-32"/>
              <w:rPr>
                <w:rFonts w:cs="Times New Roman"/>
                <w:b w:val="0"/>
                <w:bCs/>
                <w:szCs w:val="22"/>
              </w:rPr>
            </w:pPr>
            <w:r>
              <w:rPr>
                <w:rFonts w:cs="Times New Roman"/>
                <w:b w:val="0"/>
                <w:bCs/>
                <w:szCs w:val="22"/>
              </w:rPr>
              <w:t>30 June</w:t>
            </w:r>
          </w:p>
        </w:tc>
        <w:tc>
          <w:tcPr>
            <w:tcW w:w="236" w:type="dxa"/>
          </w:tcPr>
          <w:p w14:paraId="4E3ED888" w14:textId="77777777" w:rsidR="002E2A51" w:rsidRPr="0084684E" w:rsidRDefault="002E2A51" w:rsidP="002E2A51">
            <w:pPr>
              <w:pStyle w:val="acctmergecolhdg"/>
              <w:tabs>
                <w:tab w:val="left" w:pos="656"/>
              </w:tabs>
              <w:spacing w:line="240" w:lineRule="atLeast"/>
              <w:ind w:left="-109" w:right="-32"/>
              <w:rPr>
                <w:rFonts w:cs="Times New Roman"/>
                <w:b w:val="0"/>
                <w:bCs/>
                <w:szCs w:val="22"/>
              </w:rPr>
            </w:pPr>
          </w:p>
        </w:tc>
        <w:tc>
          <w:tcPr>
            <w:tcW w:w="1456" w:type="dxa"/>
          </w:tcPr>
          <w:p w14:paraId="5C05CB99" w14:textId="1B9EE0AC" w:rsidR="002E2A51" w:rsidRPr="0084684E" w:rsidRDefault="002E2A51" w:rsidP="002E2A51">
            <w:pPr>
              <w:pStyle w:val="acctmergecolhdg"/>
              <w:tabs>
                <w:tab w:val="left" w:pos="656"/>
              </w:tabs>
              <w:spacing w:line="240" w:lineRule="atLeast"/>
              <w:ind w:left="-109" w:right="-32"/>
              <w:rPr>
                <w:rFonts w:cs="Times New Roman"/>
                <w:b w:val="0"/>
                <w:bCs/>
                <w:szCs w:val="22"/>
              </w:rPr>
            </w:pPr>
            <w:r>
              <w:rPr>
                <w:rFonts w:cs="Times New Roman"/>
                <w:b w:val="0"/>
                <w:bCs/>
                <w:spacing w:val="-4"/>
                <w:szCs w:val="22"/>
              </w:rPr>
              <w:t>31 December</w:t>
            </w:r>
          </w:p>
        </w:tc>
      </w:tr>
      <w:tr w:rsidR="002E2A51" w:rsidRPr="002E19E3" w14:paraId="14460ADF" w14:textId="03E8A929" w:rsidTr="00EC65EE">
        <w:trPr>
          <w:trHeight w:val="137"/>
          <w:tblHeader/>
        </w:trPr>
        <w:tc>
          <w:tcPr>
            <w:tcW w:w="6210" w:type="dxa"/>
          </w:tcPr>
          <w:p w14:paraId="2D15D33A" w14:textId="77777777" w:rsidR="002E2A51" w:rsidRPr="0084684E" w:rsidRDefault="002E2A51" w:rsidP="002E2A51">
            <w:pPr>
              <w:spacing w:line="240" w:lineRule="atLeast"/>
              <w:rPr>
                <w:rFonts w:cs="Times New Roman"/>
                <w:b/>
                <w:bCs/>
                <w:i/>
                <w:iCs/>
                <w:szCs w:val="22"/>
                <w:cs/>
                <w:lang w:bidi="th-TH"/>
              </w:rPr>
            </w:pPr>
          </w:p>
        </w:tc>
        <w:tc>
          <w:tcPr>
            <w:tcW w:w="1251" w:type="dxa"/>
          </w:tcPr>
          <w:p w14:paraId="39553103" w14:textId="4B9B28E1" w:rsidR="002E2A51" w:rsidRPr="0084684E" w:rsidRDefault="002E2A51" w:rsidP="002E2A51">
            <w:pPr>
              <w:pStyle w:val="acctmergecolhdg"/>
              <w:tabs>
                <w:tab w:val="left" w:pos="656"/>
              </w:tabs>
              <w:spacing w:line="240" w:lineRule="atLeast"/>
              <w:ind w:left="-109" w:right="-32"/>
              <w:rPr>
                <w:rFonts w:cs="Times New Roman"/>
                <w:b w:val="0"/>
                <w:bCs/>
                <w:szCs w:val="22"/>
              </w:rPr>
            </w:pPr>
            <w:r>
              <w:rPr>
                <w:rFonts w:cs="Times New Roman"/>
                <w:b w:val="0"/>
                <w:bCs/>
                <w:szCs w:val="22"/>
              </w:rPr>
              <w:t>2025</w:t>
            </w:r>
          </w:p>
        </w:tc>
        <w:tc>
          <w:tcPr>
            <w:tcW w:w="236" w:type="dxa"/>
          </w:tcPr>
          <w:p w14:paraId="0CF0BFCF" w14:textId="77777777" w:rsidR="002E2A51" w:rsidRPr="0084684E" w:rsidRDefault="002E2A51" w:rsidP="002E2A51">
            <w:pPr>
              <w:pStyle w:val="acctmergecolhdg"/>
              <w:tabs>
                <w:tab w:val="left" w:pos="656"/>
              </w:tabs>
              <w:spacing w:line="240" w:lineRule="atLeast"/>
              <w:ind w:left="-109" w:right="-32"/>
              <w:rPr>
                <w:rFonts w:cs="Times New Roman"/>
                <w:b w:val="0"/>
                <w:bCs/>
                <w:szCs w:val="22"/>
              </w:rPr>
            </w:pPr>
          </w:p>
        </w:tc>
        <w:tc>
          <w:tcPr>
            <w:tcW w:w="1456" w:type="dxa"/>
          </w:tcPr>
          <w:p w14:paraId="0FAE47DD" w14:textId="286677FD" w:rsidR="002E2A51" w:rsidRPr="0084684E" w:rsidRDefault="002E2A51" w:rsidP="002E2A51">
            <w:pPr>
              <w:pStyle w:val="acctmergecolhdg"/>
              <w:tabs>
                <w:tab w:val="left" w:pos="656"/>
              </w:tabs>
              <w:spacing w:line="240" w:lineRule="atLeast"/>
              <w:ind w:left="-109" w:right="-32"/>
              <w:rPr>
                <w:rFonts w:cs="Times New Roman"/>
                <w:b w:val="0"/>
                <w:bCs/>
                <w:szCs w:val="22"/>
              </w:rPr>
            </w:pPr>
            <w:r>
              <w:rPr>
                <w:rFonts w:cs="Times New Roman"/>
                <w:b w:val="0"/>
                <w:bCs/>
                <w:spacing w:val="-4"/>
                <w:szCs w:val="22"/>
              </w:rPr>
              <w:t>2024</w:t>
            </w:r>
          </w:p>
        </w:tc>
      </w:tr>
      <w:tr w:rsidR="002E2A51" w:rsidRPr="002E19E3" w14:paraId="700CB47D" w14:textId="2C07A514" w:rsidTr="00EC65EE">
        <w:trPr>
          <w:trHeight w:val="208"/>
        </w:trPr>
        <w:tc>
          <w:tcPr>
            <w:tcW w:w="6210" w:type="dxa"/>
          </w:tcPr>
          <w:p w14:paraId="5E1BCB20" w14:textId="77777777" w:rsidR="002E2A51" w:rsidRPr="0084684E" w:rsidRDefault="002E2A51" w:rsidP="002E2A51">
            <w:pPr>
              <w:pStyle w:val="acctfourfigures"/>
              <w:tabs>
                <w:tab w:val="clear" w:pos="765"/>
              </w:tabs>
              <w:spacing w:line="240" w:lineRule="atLeast"/>
              <w:ind w:left="-14" w:right="72"/>
              <w:rPr>
                <w:rFonts w:cs="Times New Roman"/>
                <w:b/>
                <w:bCs/>
                <w:i/>
                <w:iCs/>
                <w:color w:val="000000"/>
                <w:szCs w:val="22"/>
              </w:rPr>
            </w:pPr>
          </w:p>
        </w:tc>
        <w:tc>
          <w:tcPr>
            <w:tcW w:w="2943" w:type="dxa"/>
            <w:gridSpan w:val="3"/>
          </w:tcPr>
          <w:p w14:paraId="3C54C828" w14:textId="3698B374" w:rsidR="002E2A51" w:rsidRPr="0084684E" w:rsidRDefault="002E2A51" w:rsidP="002E2A51">
            <w:pPr>
              <w:pStyle w:val="acctfourfigures"/>
              <w:tabs>
                <w:tab w:val="clear" w:pos="765"/>
              </w:tabs>
              <w:spacing w:line="240" w:lineRule="atLeast"/>
              <w:ind w:left="-109" w:right="-32"/>
              <w:jc w:val="center"/>
              <w:rPr>
                <w:rFonts w:cs="Times New Roman"/>
                <w:i/>
                <w:iCs/>
                <w:szCs w:val="22"/>
              </w:rPr>
            </w:pPr>
            <w:r w:rsidRPr="0084684E">
              <w:rPr>
                <w:rFonts w:cs="Times New Roman"/>
                <w:i/>
                <w:iCs/>
                <w:szCs w:val="22"/>
              </w:rPr>
              <w:t>(in thousand Baht)</w:t>
            </w:r>
          </w:p>
        </w:tc>
      </w:tr>
      <w:tr w:rsidR="002E2A51" w:rsidRPr="002E19E3" w14:paraId="07615B35" w14:textId="1B8F82D8" w:rsidTr="00EC65EE">
        <w:trPr>
          <w:trHeight w:val="137"/>
        </w:trPr>
        <w:tc>
          <w:tcPr>
            <w:tcW w:w="6210" w:type="dxa"/>
            <w:vAlign w:val="bottom"/>
          </w:tcPr>
          <w:p w14:paraId="327522E9" w14:textId="77777777" w:rsidR="002E2A51" w:rsidRPr="0084684E" w:rsidRDefault="002E2A51" w:rsidP="002E2A51">
            <w:pPr>
              <w:spacing w:line="240" w:lineRule="atLeast"/>
              <w:ind w:left="160" w:hanging="160"/>
              <w:rPr>
                <w:rFonts w:cs="Times New Roman"/>
                <w:b/>
                <w:bCs/>
                <w:color w:val="000000"/>
                <w:szCs w:val="22"/>
              </w:rPr>
            </w:pPr>
            <w:r w:rsidRPr="0084684E">
              <w:rPr>
                <w:rFonts w:cs="Times New Roman"/>
                <w:b/>
                <w:bCs/>
                <w:color w:val="000000"/>
                <w:szCs w:val="22"/>
              </w:rPr>
              <w:t>Loans to customers modified since initial recognition</w:t>
            </w:r>
          </w:p>
        </w:tc>
        <w:tc>
          <w:tcPr>
            <w:tcW w:w="1251" w:type="dxa"/>
          </w:tcPr>
          <w:p w14:paraId="52C91617" w14:textId="77777777" w:rsidR="002E2A51" w:rsidRPr="0084684E" w:rsidRDefault="002E2A51" w:rsidP="002E2A51">
            <w:pPr>
              <w:pStyle w:val="acctfourfigures"/>
              <w:tabs>
                <w:tab w:val="clear" w:pos="765"/>
                <w:tab w:val="decimal" w:pos="1210"/>
              </w:tabs>
              <w:spacing w:line="240" w:lineRule="atLeast"/>
              <w:ind w:left="-72" w:right="-43"/>
              <w:rPr>
                <w:rFonts w:cs="Times New Roman"/>
                <w:szCs w:val="22"/>
                <w:lang w:bidi="th-TH"/>
              </w:rPr>
            </w:pPr>
          </w:p>
        </w:tc>
        <w:tc>
          <w:tcPr>
            <w:tcW w:w="236" w:type="dxa"/>
          </w:tcPr>
          <w:p w14:paraId="1DA66D30" w14:textId="77777777" w:rsidR="002E2A51" w:rsidRPr="0084684E" w:rsidRDefault="002E2A51" w:rsidP="002E2A51">
            <w:pPr>
              <w:pStyle w:val="acctfourfigures"/>
              <w:tabs>
                <w:tab w:val="clear" w:pos="765"/>
                <w:tab w:val="decimal" w:pos="1210"/>
              </w:tabs>
              <w:spacing w:line="240" w:lineRule="atLeast"/>
              <w:ind w:left="-72" w:right="-43"/>
              <w:rPr>
                <w:rFonts w:cs="Times New Roman"/>
                <w:szCs w:val="22"/>
                <w:lang w:bidi="th-TH"/>
              </w:rPr>
            </w:pPr>
          </w:p>
        </w:tc>
        <w:tc>
          <w:tcPr>
            <w:tcW w:w="1456" w:type="dxa"/>
          </w:tcPr>
          <w:p w14:paraId="6B9B69EA" w14:textId="77777777" w:rsidR="002E2A51" w:rsidRPr="0084684E" w:rsidRDefault="002E2A51" w:rsidP="002E2A51">
            <w:pPr>
              <w:pStyle w:val="acctfourfigures"/>
              <w:tabs>
                <w:tab w:val="clear" w:pos="765"/>
                <w:tab w:val="decimal" w:pos="1210"/>
              </w:tabs>
              <w:spacing w:line="240" w:lineRule="atLeast"/>
              <w:ind w:left="-72" w:right="-43"/>
              <w:rPr>
                <w:rFonts w:cs="Times New Roman"/>
                <w:szCs w:val="22"/>
                <w:lang w:bidi="th-TH"/>
              </w:rPr>
            </w:pPr>
          </w:p>
        </w:tc>
      </w:tr>
      <w:tr w:rsidR="002E2A51" w:rsidRPr="001A2D8A" w14:paraId="68EBDC9A" w14:textId="443B20DB" w:rsidTr="00EC65EE">
        <w:trPr>
          <w:trHeight w:val="137"/>
        </w:trPr>
        <w:tc>
          <w:tcPr>
            <w:tcW w:w="6210" w:type="dxa"/>
            <w:vAlign w:val="bottom"/>
          </w:tcPr>
          <w:p w14:paraId="3CF4B47B" w14:textId="7CD9C098" w:rsidR="002E2A51" w:rsidRPr="0084684E" w:rsidRDefault="002E2A51" w:rsidP="002E2A51">
            <w:pPr>
              <w:spacing w:line="240" w:lineRule="atLeast"/>
              <w:ind w:left="160" w:hanging="160"/>
              <w:rPr>
                <w:rFonts w:cs="Times New Roman"/>
                <w:color w:val="000000"/>
                <w:szCs w:val="22"/>
              </w:rPr>
            </w:pPr>
            <w:r w:rsidRPr="0084684E">
              <w:rPr>
                <w:rFonts w:cs="Times New Roman"/>
                <w:color w:val="000000"/>
                <w:szCs w:val="22"/>
              </w:rPr>
              <w:t xml:space="preserve">Gross carrying amount of loans to customers previously modified for which allowance for expected credit loss has changed during the </w:t>
            </w:r>
            <w:r w:rsidR="006B4789">
              <w:rPr>
                <w:rFonts w:cs="Times New Roman"/>
                <w:color w:val="000000"/>
                <w:szCs w:val="22"/>
              </w:rPr>
              <w:t>period</w:t>
            </w:r>
            <w:r w:rsidRPr="0084684E">
              <w:rPr>
                <w:rFonts w:cs="Times New Roman"/>
                <w:color w:val="000000"/>
                <w:szCs w:val="22"/>
              </w:rPr>
              <w:t xml:space="preserve"> to an amount equal to 12-month ECL from lifetime ECL</w:t>
            </w:r>
          </w:p>
        </w:tc>
        <w:tc>
          <w:tcPr>
            <w:tcW w:w="1251" w:type="dxa"/>
            <w:vAlign w:val="bottom"/>
          </w:tcPr>
          <w:p w14:paraId="12BC9D51" w14:textId="7F212234" w:rsidR="002E2A51" w:rsidRPr="00E44413" w:rsidRDefault="00E44413" w:rsidP="002E2A51">
            <w:pPr>
              <w:pStyle w:val="acctfourfigures"/>
              <w:tabs>
                <w:tab w:val="clear" w:pos="765"/>
                <w:tab w:val="decimal" w:pos="1210"/>
              </w:tabs>
              <w:spacing w:line="240" w:lineRule="atLeast"/>
              <w:ind w:left="-72" w:right="-43"/>
              <w:rPr>
                <w:rFonts w:cstheme="minorBidi"/>
                <w:szCs w:val="22"/>
                <w:lang w:bidi="th-TH"/>
              </w:rPr>
            </w:pPr>
            <w:r w:rsidRPr="00E44413">
              <w:rPr>
                <w:rFonts w:cstheme="minorBidi"/>
                <w:szCs w:val="22"/>
                <w:lang w:bidi="th-TH"/>
              </w:rPr>
              <w:t>3,584,327</w:t>
            </w:r>
          </w:p>
        </w:tc>
        <w:tc>
          <w:tcPr>
            <w:tcW w:w="236" w:type="dxa"/>
          </w:tcPr>
          <w:p w14:paraId="62B33A25" w14:textId="77777777" w:rsidR="002E2A51" w:rsidRPr="0084684E" w:rsidRDefault="002E2A51" w:rsidP="002E2A51">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2B684C4C" w14:textId="6E484B8F" w:rsidR="002E2A51" w:rsidRPr="0084684E" w:rsidRDefault="002E2A51" w:rsidP="002E2A51">
            <w:pPr>
              <w:pStyle w:val="acctfourfigures"/>
              <w:tabs>
                <w:tab w:val="clear" w:pos="765"/>
                <w:tab w:val="decimal" w:pos="1210"/>
              </w:tabs>
              <w:spacing w:line="240" w:lineRule="atLeast"/>
              <w:ind w:left="-72" w:right="-43"/>
              <w:rPr>
                <w:rFonts w:cs="Times New Roman"/>
                <w:szCs w:val="22"/>
                <w:lang w:bidi="th-TH"/>
              </w:rPr>
            </w:pPr>
            <w:r w:rsidRPr="0084684E">
              <w:rPr>
                <w:rFonts w:cstheme="minorBidi"/>
                <w:szCs w:val="22"/>
                <w:lang w:bidi="th-TH"/>
              </w:rPr>
              <w:t>2,133,046</w:t>
            </w:r>
          </w:p>
        </w:tc>
      </w:tr>
    </w:tbl>
    <w:p w14:paraId="4737A0F1" w14:textId="77777777" w:rsidR="00544B37" w:rsidRDefault="00544B37" w:rsidP="00544B37">
      <w:pPr>
        <w:tabs>
          <w:tab w:val="left" w:pos="756"/>
        </w:tabs>
        <w:spacing w:line="220" w:lineRule="exact"/>
        <w:ind w:left="540" w:right="9"/>
        <w:jc w:val="both"/>
        <w:rPr>
          <w:rFonts w:cstheme="minorBidi"/>
          <w:szCs w:val="28"/>
          <w:lang w:bidi="th-TH"/>
        </w:rPr>
      </w:pPr>
    </w:p>
    <w:p w14:paraId="2BE0EA8F" w14:textId="4B26EEBD" w:rsidR="000500A7" w:rsidRDefault="000500A7" w:rsidP="000500A7">
      <w:pPr>
        <w:spacing w:line="240" w:lineRule="atLeast"/>
        <w:ind w:left="547" w:right="-29"/>
        <w:jc w:val="thaiDistribute"/>
        <w:rPr>
          <w:szCs w:val="22"/>
          <w:lang w:bidi="th-TH"/>
        </w:rPr>
      </w:pPr>
      <w:r>
        <w:rPr>
          <w:szCs w:val="22"/>
          <w:lang w:bidi="th-TH"/>
        </w:rPr>
        <w:t xml:space="preserve">As at 30 June 2025, the Group provided </w:t>
      </w:r>
      <w:r>
        <w:rPr>
          <w:szCs w:val="28"/>
          <w:lang w:bidi="th-TH"/>
        </w:rPr>
        <w:t xml:space="preserve">the assistance to retail debtors and small and medium enterprises under the “You </w:t>
      </w:r>
      <w:r w:rsidR="00D101FF">
        <w:rPr>
          <w:szCs w:val="28"/>
          <w:lang w:bidi="th-TH"/>
        </w:rPr>
        <w:t>F</w:t>
      </w:r>
      <w:r>
        <w:rPr>
          <w:szCs w:val="28"/>
          <w:lang w:bidi="th-TH"/>
        </w:rPr>
        <w:t xml:space="preserve">ight </w:t>
      </w:r>
      <w:r w:rsidR="00D101FF">
        <w:rPr>
          <w:szCs w:val="28"/>
          <w:lang w:bidi="th-TH"/>
        </w:rPr>
        <w:t>W</w:t>
      </w:r>
      <w:r>
        <w:rPr>
          <w:szCs w:val="28"/>
          <w:lang w:bidi="th-TH"/>
        </w:rPr>
        <w:t xml:space="preserve">e </w:t>
      </w:r>
      <w:r w:rsidR="00D101FF">
        <w:rPr>
          <w:szCs w:val="28"/>
          <w:lang w:bidi="th-TH"/>
        </w:rPr>
        <w:t>H</w:t>
      </w:r>
      <w:r>
        <w:rPr>
          <w:szCs w:val="28"/>
          <w:lang w:bidi="th-TH"/>
        </w:rPr>
        <w:t xml:space="preserve">elp” program </w:t>
      </w:r>
      <w:r w:rsidR="00955CAF">
        <w:rPr>
          <w:szCs w:val="28"/>
          <w:lang w:bidi="th-TH"/>
        </w:rPr>
        <w:t>regarding</w:t>
      </w:r>
      <w:r>
        <w:rPr>
          <w:szCs w:val="28"/>
          <w:lang w:bidi="th-TH"/>
        </w:rPr>
        <w:t xml:space="preserve"> the </w:t>
      </w:r>
      <w:r>
        <w:rPr>
          <w:szCs w:val="28"/>
          <w:lang w:val="en-US" w:bidi="th-TH"/>
        </w:rPr>
        <w:t>Circular number Thor Por Tor. Wor. 2797/2567</w:t>
      </w:r>
      <w:r>
        <w:rPr>
          <w:szCs w:val="28"/>
          <w:lang w:bidi="th-TH"/>
        </w:rPr>
        <w:t xml:space="preserve"> </w:t>
      </w:r>
      <w:r>
        <w:rPr>
          <w:szCs w:val="22"/>
          <w:lang w:bidi="th-TH"/>
        </w:rPr>
        <w:t xml:space="preserve">approximately </w:t>
      </w:r>
      <w:r w:rsidR="00E44413" w:rsidRPr="00AA6956">
        <w:rPr>
          <w:szCs w:val="22"/>
          <w:lang w:bidi="th-TH"/>
        </w:rPr>
        <w:t>4.2</w:t>
      </w:r>
      <w:r w:rsidRPr="00AA6956">
        <w:rPr>
          <w:szCs w:val="22"/>
          <w:lang w:bidi="th-TH"/>
        </w:rPr>
        <w:t>%</w:t>
      </w:r>
      <w:r>
        <w:rPr>
          <w:szCs w:val="22"/>
          <w:lang w:bidi="th-TH"/>
        </w:rPr>
        <w:t xml:space="preserve"> of the gross carrying amount of</w:t>
      </w:r>
      <w:r w:rsidR="008D161C">
        <w:rPr>
          <w:szCs w:val="22"/>
          <w:lang w:bidi="th-TH"/>
        </w:rPr>
        <w:t xml:space="preserve"> total</w:t>
      </w:r>
      <w:r>
        <w:rPr>
          <w:szCs w:val="22"/>
          <w:lang w:bidi="th-TH"/>
        </w:rPr>
        <w:t xml:space="preserve"> loans to customers.</w:t>
      </w:r>
    </w:p>
    <w:p w14:paraId="4C765EF0" w14:textId="0D46EA1F" w:rsidR="000500A7" w:rsidRPr="00AA6956" w:rsidRDefault="00DF5140" w:rsidP="00AA6956">
      <w:pPr>
        <w:rPr>
          <w:rFonts w:cstheme="minorBidi"/>
          <w:szCs w:val="28"/>
          <w:lang w:bidi="th-TH"/>
        </w:rPr>
      </w:pPr>
      <w:r>
        <w:rPr>
          <w:rFonts w:cstheme="minorBidi"/>
          <w:szCs w:val="28"/>
          <w:lang w:bidi="th-TH"/>
        </w:rPr>
        <w:br w:type="page"/>
      </w:r>
    </w:p>
    <w:p w14:paraId="2677EF7D" w14:textId="7CCDCA9F" w:rsidR="00BD2289" w:rsidRPr="0012708E" w:rsidRDefault="598B9740" w:rsidP="0C1F1E22">
      <w:pPr>
        <w:rPr>
          <w:rFonts w:eastAsia="Angsana New" w:cs="Times New Roman"/>
          <w:b/>
          <w:bCs/>
        </w:rPr>
      </w:pPr>
      <w:r w:rsidRPr="0012708E">
        <w:rPr>
          <w:rFonts w:eastAsia="Angsana New" w:cs="Times New Roman"/>
          <w:b/>
          <w:bCs/>
        </w:rPr>
        <w:t>1</w:t>
      </w:r>
      <w:r w:rsidR="00410DD6">
        <w:rPr>
          <w:rFonts w:eastAsia="Angsana New" w:cs="Times New Roman"/>
          <w:b/>
          <w:bCs/>
        </w:rPr>
        <w:t>2</w:t>
      </w:r>
      <w:r w:rsidRPr="0012708E">
        <w:rPr>
          <w:rFonts w:eastAsia="Angsana New" w:cs="Times New Roman"/>
          <w:b/>
          <w:bCs/>
        </w:rPr>
        <w:t>.6</w:t>
      </w:r>
      <w:r w:rsidR="00BD2289" w:rsidRPr="0012708E">
        <w:rPr>
          <w:rFonts w:cs="Times New Roman"/>
        </w:rPr>
        <w:tab/>
      </w:r>
      <w:r w:rsidRPr="0012708E">
        <w:rPr>
          <w:rFonts w:eastAsia="Angsana New" w:cs="Times New Roman"/>
          <w:b/>
          <w:bCs/>
        </w:rPr>
        <w:t>Hire-purchase receivables</w:t>
      </w:r>
    </w:p>
    <w:p w14:paraId="513AE069" w14:textId="77777777" w:rsidR="005855EF" w:rsidRDefault="005855EF" w:rsidP="005855EF">
      <w:pPr>
        <w:tabs>
          <w:tab w:val="left" w:pos="576"/>
        </w:tabs>
        <w:spacing w:line="240" w:lineRule="atLeast"/>
        <w:jc w:val="thaiDistribute"/>
        <w:rPr>
          <w:rFonts w:cs="Times New Roman"/>
          <w:szCs w:val="22"/>
        </w:rPr>
      </w:pP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5F1475" w:rsidRPr="001A2D8A" w14:paraId="4D3960AD" w14:textId="77777777">
        <w:tc>
          <w:tcPr>
            <w:tcW w:w="1356" w:type="pct"/>
          </w:tcPr>
          <w:p w14:paraId="479DFA46" w14:textId="77777777" w:rsidR="005F1475" w:rsidRPr="001A2D8A" w:rsidRDefault="005F1475">
            <w:pPr>
              <w:pStyle w:val="BodyText"/>
              <w:spacing w:after="0" w:line="220" w:lineRule="exact"/>
              <w:ind w:right="-45"/>
              <w:jc w:val="both"/>
              <w:rPr>
                <w:rFonts w:cs="Times New Roman"/>
                <w:sz w:val="16"/>
                <w:szCs w:val="16"/>
                <w:lang w:val="en-GB"/>
              </w:rPr>
            </w:pPr>
          </w:p>
        </w:tc>
        <w:tc>
          <w:tcPr>
            <w:tcW w:w="3644" w:type="pct"/>
            <w:gridSpan w:val="7"/>
          </w:tcPr>
          <w:p w14:paraId="129730D7" w14:textId="77777777" w:rsidR="005F1475" w:rsidRPr="001A2D8A" w:rsidRDefault="005F1475">
            <w:pPr>
              <w:pStyle w:val="BodyText"/>
              <w:spacing w:after="0" w:line="220" w:lineRule="exact"/>
              <w:ind w:left="-113" w:right="-72"/>
              <w:jc w:val="center"/>
              <w:rPr>
                <w:rFonts w:cs="Times New Roman"/>
                <w:b/>
                <w:bCs/>
                <w:sz w:val="16"/>
                <w:szCs w:val="16"/>
                <w:lang w:val="en-GB"/>
              </w:rPr>
            </w:pPr>
            <w:r w:rsidRPr="001A2D8A">
              <w:rPr>
                <w:rFonts w:cs="Times New Roman"/>
                <w:b/>
                <w:bCs/>
                <w:sz w:val="16"/>
                <w:szCs w:val="16"/>
                <w:lang w:val="en-GB"/>
              </w:rPr>
              <w:t>Consolidated and the Bank</w:t>
            </w:r>
          </w:p>
        </w:tc>
      </w:tr>
      <w:tr w:rsidR="005F1475" w:rsidRPr="001A2D8A" w14:paraId="7FECBB4B" w14:textId="77777777">
        <w:tc>
          <w:tcPr>
            <w:tcW w:w="1356" w:type="pct"/>
          </w:tcPr>
          <w:p w14:paraId="2D3EAC02" w14:textId="77777777" w:rsidR="005F1475" w:rsidRPr="001A2D8A" w:rsidRDefault="005F1475">
            <w:pPr>
              <w:pStyle w:val="BodyText"/>
              <w:spacing w:after="0" w:line="220" w:lineRule="exact"/>
              <w:ind w:right="-45"/>
              <w:jc w:val="both"/>
              <w:rPr>
                <w:rFonts w:cs="Times New Roman"/>
                <w:sz w:val="16"/>
                <w:szCs w:val="16"/>
                <w:lang w:val="en-GB"/>
              </w:rPr>
            </w:pPr>
          </w:p>
        </w:tc>
        <w:tc>
          <w:tcPr>
            <w:tcW w:w="3644" w:type="pct"/>
            <w:gridSpan w:val="7"/>
          </w:tcPr>
          <w:p w14:paraId="5859966D" w14:textId="2F30975E" w:rsidR="005F1475" w:rsidRPr="001A2D8A" w:rsidRDefault="005F1475">
            <w:pPr>
              <w:pStyle w:val="BodyText"/>
              <w:spacing w:after="0" w:line="220" w:lineRule="exact"/>
              <w:ind w:left="-113" w:right="-72"/>
              <w:jc w:val="center"/>
              <w:rPr>
                <w:rFonts w:cs="Times New Roman"/>
                <w:sz w:val="16"/>
                <w:szCs w:val="16"/>
                <w:lang w:val="en-GB" w:bidi="th-TH"/>
              </w:rPr>
            </w:pPr>
            <w:r>
              <w:rPr>
                <w:rFonts w:cs="Times New Roman"/>
                <w:sz w:val="16"/>
                <w:szCs w:val="16"/>
                <w:lang w:val="en-GB"/>
              </w:rPr>
              <w:t>30 June 2025</w:t>
            </w:r>
          </w:p>
        </w:tc>
      </w:tr>
      <w:tr w:rsidR="005F1475" w:rsidRPr="001A2D8A" w14:paraId="585FF53C" w14:textId="77777777">
        <w:tc>
          <w:tcPr>
            <w:tcW w:w="1356" w:type="pct"/>
          </w:tcPr>
          <w:p w14:paraId="37DA3B6F" w14:textId="77777777" w:rsidR="005F1475" w:rsidRPr="001A2D8A" w:rsidRDefault="005F1475">
            <w:pPr>
              <w:pStyle w:val="BodyText"/>
              <w:spacing w:after="0" w:line="220" w:lineRule="exact"/>
              <w:ind w:right="-45"/>
              <w:jc w:val="both"/>
              <w:rPr>
                <w:rFonts w:cs="Times New Roman"/>
                <w:sz w:val="16"/>
                <w:szCs w:val="16"/>
                <w:lang w:val="en-GB"/>
              </w:rPr>
            </w:pPr>
          </w:p>
        </w:tc>
        <w:tc>
          <w:tcPr>
            <w:tcW w:w="514" w:type="pct"/>
          </w:tcPr>
          <w:p w14:paraId="4A26EFA9" w14:textId="77777777" w:rsidR="005F1475" w:rsidRPr="001A2D8A" w:rsidRDefault="005F1475">
            <w:pPr>
              <w:pStyle w:val="BodyText"/>
              <w:spacing w:after="0" w:line="220" w:lineRule="exact"/>
              <w:ind w:left="-108" w:right="-72"/>
              <w:jc w:val="center"/>
              <w:rPr>
                <w:rFonts w:cs="Times New Roman"/>
                <w:sz w:val="16"/>
                <w:szCs w:val="16"/>
                <w:lang w:val="en-GB"/>
              </w:rPr>
            </w:pPr>
          </w:p>
        </w:tc>
        <w:tc>
          <w:tcPr>
            <w:tcW w:w="514" w:type="pct"/>
          </w:tcPr>
          <w:p w14:paraId="52C4F42B"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68D8044A"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05" w:type="pct"/>
          </w:tcPr>
          <w:p w14:paraId="42296F96"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24" w:type="pct"/>
          </w:tcPr>
          <w:p w14:paraId="4AAAAC20"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109A3147" w14:textId="77777777" w:rsidR="005F1475" w:rsidRPr="001A2D8A" w:rsidRDefault="005F1475">
            <w:pPr>
              <w:pStyle w:val="BodyText"/>
              <w:spacing w:after="0" w:line="220" w:lineRule="exact"/>
              <w:ind w:left="-113" w:right="-72"/>
              <w:jc w:val="center"/>
              <w:rPr>
                <w:rFonts w:cs="Times New Roman"/>
                <w:sz w:val="16"/>
                <w:szCs w:val="16"/>
                <w:lang w:val="en-GB"/>
              </w:rPr>
            </w:pPr>
          </w:p>
        </w:tc>
        <w:tc>
          <w:tcPr>
            <w:tcW w:w="465" w:type="pct"/>
          </w:tcPr>
          <w:p w14:paraId="0661289E" w14:textId="77777777" w:rsidR="005F1475" w:rsidRPr="001A2D8A" w:rsidRDefault="005F1475">
            <w:pPr>
              <w:pStyle w:val="BodyText"/>
              <w:spacing w:after="0" w:line="220" w:lineRule="exact"/>
              <w:ind w:left="-113" w:right="-72"/>
              <w:jc w:val="center"/>
              <w:rPr>
                <w:rFonts w:cs="Times New Roman"/>
                <w:sz w:val="16"/>
                <w:szCs w:val="16"/>
                <w:lang w:val="en-GB"/>
              </w:rPr>
            </w:pPr>
          </w:p>
        </w:tc>
      </w:tr>
      <w:tr w:rsidR="005F1475" w:rsidRPr="001A2D8A" w14:paraId="63AC54F3" w14:textId="77777777">
        <w:tc>
          <w:tcPr>
            <w:tcW w:w="1356" w:type="pct"/>
          </w:tcPr>
          <w:p w14:paraId="744FF5B5" w14:textId="77777777" w:rsidR="005F1475" w:rsidRPr="001A2D8A" w:rsidRDefault="005F1475">
            <w:pPr>
              <w:pStyle w:val="BodyText"/>
              <w:spacing w:after="0" w:line="220" w:lineRule="exact"/>
              <w:ind w:right="-45"/>
              <w:jc w:val="both"/>
              <w:rPr>
                <w:rFonts w:cs="Times New Roman"/>
                <w:b/>
                <w:bCs/>
                <w:i/>
                <w:iCs/>
                <w:sz w:val="16"/>
                <w:szCs w:val="16"/>
                <w:rtl/>
                <w:cs/>
                <w:lang w:val="en-GB"/>
              </w:rPr>
            </w:pPr>
          </w:p>
        </w:tc>
        <w:tc>
          <w:tcPr>
            <w:tcW w:w="514" w:type="pct"/>
          </w:tcPr>
          <w:p w14:paraId="3A9204B5" w14:textId="77777777" w:rsidR="005F1475" w:rsidRPr="001A2D8A" w:rsidRDefault="005F1475">
            <w:pPr>
              <w:pStyle w:val="BodyText"/>
              <w:spacing w:after="0" w:line="220" w:lineRule="exact"/>
              <w:ind w:left="-108" w:right="-72"/>
              <w:jc w:val="center"/>
              <w:rPr>
                <w:rFonts w:cs="Times New Roman"/>
                <w:sz w:val="16"/>
                <w:szCs w:val="16"/>
                <w:lang w:val="en-GB"/>
              </w:rPr>
            </w:pPr>
          </w:p>
        </w:tc>
        <w:tc>
          <w:tcPr>
            <w:tcW w:w="514" w:type="pct"/>
          </w:tcPr>
          <w:p w14:paraId="0ECB7996"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1 year</w:t>
            </w:r>
          </w:p>
        </w:tc>
        <w:tc>
          <w:tcPr>
            <w:tcW w:w="561" w:type="pct"/>
          </w:tcPr>
          <w:p w14:paraId="2F041D33"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2 years</w:t>
            </w:r>
          </w:p>
        </w:tc>
        <w:tc>
          <w:tcPr>
            <w:tcW w:w="505" w:type="pct"/>
          </w:tcPr>
          <w:p w14:paraId="4BE0FFB9"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3 years</w:t>
            </w:r>
          </w:p>
        </w:tc>
        <w:tc>
          <w:tcPr>
            <w:tcW w:w="524" w:type="pct"/>
          </w:tcPr>
          <w:p w14:paraId="11BF4004"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4 years</w:t>
            </w:r>
          </w:p>
        </w:tc>
        <w:tc>
          <w:tcPr>
            <w:tcW w:w="561" w:type="pct"/>
          </w:tcPr>
          <w:p w14:paraId="71078AD4" w14:textId="77777777" w:rsidR="005F1475" w:rsidRPr="001A2D8A" w:rsidRDefault="005F1475">
            <w:pPr>
              <w:pStyle w:val="BodyText"/>
              <w:spacing w:after="0" w:line="220" w:lineRule="exact"/>
              <w:ind w:left="-113" w:right="-72"/>
              <w:jc w:val="center"/>
              <w:rPr>
                <w:rFonts w:cs="Times New Roman"/>
                <w:sz w:val="16"/>
                <w:szCs w:val="16"/>
                <w:lang w:val="en-GB"/>
              </w:rPr>
            </w:pPr>
          </w:p>
        </w:tc>
        <w:tc>
          <w:tcPr>
            <w:tcW w:w="465" w:type="pct"/>
          </w:tcPr>
          <w:p w14:paraId="4965DBC1" w14:textId="77777777" w:rsidR="005F1475" w:rsidRPr="001A2D8A" w:rsidRDefault="005F1475">
            <w:pPr>
              <w:pStyle w:val="BodyText"/>
              <w:spacing w:after="0" w:line="220" w:lineRule="exact"/>
              <w:ind w:left="-113" w:right="-72"/>
              <w:jc w:val="center"/>
              <w:rPr>
                <w:rFonts w:cs="Times New Roman"/>
                <w:sz w:val="16"/>
                <w:szCs w:val="16"/>
                <w:lang w:val="en-GB"/>
              </w:rPr>
            </w:pPr>
          </w:p>
        </w:tc>
      </w:tr>
      <w:tr w:rsidR="005F1475" w:rsidRPr="001A2D8A" w14:paraId="5D30AFD1" w14:textId="77777777">
        <w:tc>
          <w:tcPr>
            <w:tcW w:w="1356" w:type="pct"/>
          </w:tcPr>
          <w:p w14:paraId="6543E64F" w14:textId="77777777" w:rsidR="005F1475" w:rsidRPr="001A2D8A" w:rsidRDefault="005F1475">
            <w:pPr>
              <w:pStyle w:val="BodyText"/>
              <w:spacing w:after="0" w:line="220" w:lineRule="exact"/>
              <w:ind w:right="-45"/>
              <w:jc w:val="both"/>
              <w:rPr>
                <w:rFonts w:cs="Times New Roman"/>
                <w:b/>
                <w:bCs/>
                <w:i/>
                <w:iCs/>
                <w:sz w:val="16"/>
                <w:szCs w:val="16"/>
                <w:rtl/>
                <w:cs/>
                <w:lang w:val="en-GB" w:bidi="th-TH"/>
              </w:rPr>
            </w:pPr>
          </w:p>
        </w:tc>
        <w:tc>
          <w:tcPr>
            <w:tcW w:w="514" w:type="pct"/>
          </w:tcPr>
          <w:p w14:paraId="78E76473"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14" w:type="pct"/>
          </w:tcPr>
          <w:p w14:paraId="6005845D"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4EB3D5E6"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05" w:type="pct"/>
          </w:tcPr>
          <w:p w14:paraId="6421CAE5"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24" w:type="pct"/>
          </w:tcPr>
          <w:p w14:paraId="7F719412"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434A716C" w14:textId="77777777" w:rsidR="005F1475" w:rsidRPr="001A2D8A" w:rsidRDefault="005F1475">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Portion due</w:t>
            </w:r>
          </w:p>
        </w:tc>
        <w:tc>
          <w:tcPr>
            <w:tcW w:w="465" w:type="pct"/>
          </w:tcPr>
          <w:p w14:paraId="19EE11E1" w14:textId="77777777" w:rsidR="005F1475" w:rsidRPr="001A2D8A" w:rsidRDefault="005F1475">
            <w:pPr>
              <w:pStyle w:val="BodyText"/>
              <w:spacing w:after="0" w:line="220" w:lineRule="exact"/>
              <w:ind w:left="-113" w:right="-72"/>
              <w:jc w:val="center"/>
              <w:rPr>
                <w:rFonts w:cs="Times New Roman"/>
                <w:sz w:val="16"/>
                <w:szCs w:val="16"/>
                <w:lang w:val="en-GB"/>
              </w:rPr>
            </w:pPr>
          </w:p>
        </w:tc>
      </w:tr>
      <w:tr w:rsidR="005F1475" w:rsidRPr="001A2D8A" w14:paraId="1B4AE94A" w14:textId="77777777">
        <w:tc>
          <w:tcPr>
            <w:tcW w:w="1356" w:type="pct"/>
          </w:tcPr>
          <w:p w14:paraId="2FD5BEEA" w14:textId="77777777" w:rsidR="005F1475" w:rsidRPr="001A2D8A" w:rsidRDefault="005F1475">
            <w:pPr>
              <w:pStyle w:val="BodyText"/>
              <w:spacing w:after="0" w:line="220" w:lineRule="exact"/>
              <w:ind w:right="-45"/>
              <w:jc w:val="both"/>
              <w:rPr>
                <w:rFonts w:cs="Times New Roman"/>
                <w:b/>
                <w:bCs/>
                <w:i/>
                <w:iCs/>
                <w:sz w:val="16"/>
                <w:szCs w:val="16"/>
                <w:rtl/>
                <w:cs/>
                <w:lang w:val="en-GB"/>
              </w:rPr>
            </w:pPr>
          </w:p>
        </w:tc>
        <w:tc>
          <w:tcPr>
            <w:tcW w:w="514" w:type="pct"/>
          </w:tcPr>
          <w:p w14:paraId="3609F69E"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within 1 year</w:t>
            </w:r>
          </w:p>
        </w:tc>
        <w:tc>
          <w:tcPr>
            <w:tcW w:w="514" w:type="pct"/>
          </w:tcPr>
          <w:p w14:paraId="3746DC8C"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2 years</w:t>
            </w:r>
          </w:p>
        </w:tc>
        <w:tc>
          <w:tcPr>
            <w:tcW w:w="561" w:type="pct"/>
          </w:tcPr>
          <w:p w14:paraId="3487B5D6"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3 years</w:t>
            </w:r>
          </w:p>
        </w:tc>
        <w:tc>
          <w:tcPr>
            <w:tcW w:w="505" w:type="pct"/>
          </w:tcPr>
          <w:p w14:paraId="55579773"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4 years</w:t>
            </w:r>
          </w:p>
        </w:tc>
        <w:tc>
          <w:tcPr>
            <w:tcW w:w="524" w:type="pct"/>
          </w:tcPr>
          <w:p w14:paraId="1C5A0646" w14:textId="77777777" w:rsidR="005F1475" w:rsidRPr="001A2D8A" w:rsidRDefault="005F1475">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5 years</w:t>
            </w:r>
          </w:p>
        </w:tc>
        <w:tc>
          <w:tcPr>
            <w:tcW w:w="561" w:type="pct"/>
          </w:tcPr>
          <w:p w14:paraId="44AF69B2" w14:textId="77777777" w:rsidR="005F1475" w:rsidRPr="001A2D8A" w:rsidRDefault="005F1475">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over 5 years</w:t>
            </w:r>
          </w:p>
        </w:tc>
        <w:tc>
          <w:tcPr>
            <w:tcW w:w="465" w:type="pct"/>
          </w:tcPr>
          <w:p w14:paraId="1876A955" w14:textId="77777777" w:rsidR="005F1475" w:rsidRPr="001A2D8A" w:rsidRDefault="005F1475">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Total</w:t>
            </w:r>
          </w:p>
        </w:tc>
      </w:tr>
      <w:tr w:rsidR="005F1475" w:rsidRPr="001A2D8A" w14:paraId="609ED450" w14:textId="77777777">
        <w:tc>
          <w:tcPr>
            <w:tcW w:w="1356" w:type="pct"/>
          </w:tcPr>
          <w:p w14:paraId="23E47355" w14:textId="77777777" w:rsidR="005F1475" w:rsidRPr="001A2D8A" w:rsidRDefault="005F1475">
            <w:pPr>
              <w:pStyle w:val="BodyText"/>
              <w:spacing w:after="0" w:line="220" w:lineRule="exact"/>
              <w:ind w:right="-45"/>
              <w:rPr>
                <w:rFonts w:cs="Times New Roman"/>
                <w:sz w:val="16"/>
                <w:szCs w:val="16"/>
                <w:lang w:val="en-GB"/>
              </w:rPr>
            </w:pPr>
          </w:p>
        </w:tc>
        <w:tc>
          <w:tcPr>
            <w:tcW w:w="3644" w:type="pct"/>
            <w:gridSpan w:val="7"/>
          </w:tcPr>
          <w:p w14:paraId="0E29473E" w14:textId="77777777" w:rsidR="005F1475" w:rsidRPr="001A2D8A" w:rsidRDefault="005F1475">
            <w:pPr>
              <w:spacing w:line="220" w:lineRule="exact"/>
              <w:ind w:left="-93" w:right="-268"/>
              <w:jc w:val="center"/>
              <w:rPr>
                <w:rFonts w:cs="Times New Roman"/>
                <w:i/>
                <w:iCs/>
                <w:sz w:val="16"/>
                <w:szCs w:val="16"/>
              </w:rPr>
            </w:pPr>
            <w:r w:rsidRPr="001A2D8A">
              <w:rPr>
                <w:rFonts w:cs="Times New Roman"/>
                <w:i/>
                <w:iCs/>
                <w:sz w:val="16"/>
                <w:szCs w:val="16"/>
              </w:rPr>
              <w:t>(in thousand Baht)</w:t>
            </w:r>
          </w:p>
        </w:tc>
      </w:tr>
      <w:tr w:rsidR="005F1475" w:rsidRPr="00EF2408" w14:paraId="7BA2F8C5" w14:textId="77777777">
        <w:tc>
          <w:tcPr>
            <w:tcW w:w="1356" w:type="pct"/>
          </w:tcPr>
          <w:p w14:paraId="4843E325" w14:textId="77777777" w:rsidR="005F1475" w:rsidRPr="00AA6956" w:rsidRDefault="005F1475">
            <w:pPr>
              <w:pStyle w:val="BodyText"/>
              <w:spacing w:after="0" w:line="240" w:lineRule="atLeast"/>
              <w:ind w:right="-45"/>
              <w:rPr>
                <w:rFonts w:cstheme="minorBidi"/>
                <w:i/>
                <w:iCs/>
                <w:sz w:val="16"/>
                <w:lang w:val="en-GB" w:bidi="th-TH"/>
              </w:rPr>
            </w:pPr>
            <w:r w:rsidRPr="001A2D8A">
              <w:rPr>
                <w:rFonts w:cs="Times New Roman"/>
                <w:sz w:val="16"/>
                <w:szCs w:val="16"/>
                <w:lang w:val="en-GB"/>
              </w:rPr>
              <w:t>Hire-purchase receivables</w:t>
            </w:r>
          </w:p>
        </w:tc>
        <w:tc>
          <w:tcPr>
            <w:tcW w:w="514" w:type="pct"/>
          </w:tcPr>
          <w:p w14:paraId="6F6DD35D" w14:textId="5CF708B2" w:rsidR="005F1475" w:rsidRPr="00AA6956" w:rsidRDefault="00A61EED">
            <w:pPr>
              <w:tabs>
                <w:tab w:val="decimal" w:pos="673"/>
              </w:tabs>
              <w:spacing w:line="240" w:lineRule="atLeast"/>
              <w:ind w:right="-50"/>
              <w:rPr>
                <w:rFonts w:cstheme="minorBidi"/>
                <w:sz w:val="16"/>
                <w:lang w:bidi="th-TH"/>
              </w:rPr>
            </w:pPr>
            <w:r w:rsidRPr="00A61EED">
              <w:rPr>
                <w:rFonts w:cstheme="minorBidi"/>
                <w:sz w:val="16"/>
                <w:lang w:bidi="th-TH"/>
              </w:rPr>
              <w:t>623,252</w:t>
            </w:r>
          </w:p>
        </w:tc>
        <w:tc>
          <w:tcPr>
            <w:tcW w:w="514" w:type="pct"/>
          </w:tcPr>
          <w:p w14:paraId="63527737" w14:textId="4FB8B410" w:rsidR="005F1475" w:rsidRPr="00AA6956" w:rsidRDefault="00A61EED">
            <w:pPr>
              <w:tabs>
                <w:tab w:val="decimal" w:pos="673"/>
              </w:tabs>
              <w:spacing w:line="240" w:lineRule="atLeast"/>
              <w:ind w:right="-50"/>
              <w:rPr>
                <w:rFonts w:cstheme="minorBidi"/>
                <w:sz w:val="16"/>
                <w:lang w:bidi="th-TH"/>
              </w:rPr>
            </w:pPr>
            <w:r w:rsidRPr="00A61EED">
              <w:rPr>
                <w:rFonts w:cstheme="minorBidi"/>
                <w:sz w:val="16"/>
                <w:lang w:bidi="th-TH"/>
              </w:rPr>
              <w:t>530,355</w:t>
            </w:r>
          </w:p>
        </w:tc>
        <w:tc>
          <w:tcPr>
            <w:tcW w:w="561" w:type="pct"/>
          </w:tcPr>
          <w:p w14:paraId="6DB4707D" w14:textId="68BC1754" w:rsidR="005F1475" w:rsidRPr="00AA6956" w:rsidRDefault="00A61EED">
            <w:pPr>
              <w:tabs>
                <w:tab w:val="decimal" w:pos="673"/>
              </w:tabs>
              <w:spacing w:line="240" w:lineRule="atLeast"/>
              <w:ind w:right="-50"/>
              <w:rPr>
                <w:rFonts w:cstheme="minorBidi"/>
                <w:sz w:val="16"/>
                <w:lang w:bidi="th-TH"/>
              </w:rPr>
            </w:pPr>
            <w:r w:rsidRPr="00A61EED">
              <w:rPr>
                <w:rFonts w:cstheme="minorBidi"/>
                <w:sz w:val="16"/>
                <w:lang w:bidi="th-TH"/>
              </w:rPr>
              <w:t>457,276</w:t>
            </w:r>
          </w:p>
        </w:tc>
        <w:tc>
          <w:tcPr>
            <w:tcW w:w="505" w:type="pct"/>
          </w:tcPr>
          <w:p w14:paraId="3E4C60C0" w14:textId="1C481F03" w:rsidR="005F1475" w:rsidRPr="00AA6956" w:rsidRDefault="00A61EED">
            <w:pPr>
              <w:tabs>
                <w:tab w:val="decimal" w:pos="673"/>
              </w:tabs>
              <w:spacing w:line="240" w:lineRule="atLeast"/>
              <w:ind w:right="-50"/>
              <w:rPr>
                <w:rFonts w:cstheme="minorBidi"/>
                <w:sz w:val="16"/>
                <w:lang w:bidi="th-TH"/>
              </w:rPr>
            </w:pPr>
            <w:r w:rsidRPr="00A61EED">
              <w:rPr>
                <w:rFonts w:cstheme="minorBidi"/>
                <w:sz w:val="16"/>
                <w:lang w:bidi="th-TH"/>
              </w:rPr>
              <w:t>323,742</w:t>
            </w:r>
          </w:p>
        </w:tc>
        <w:tc>
          <w:tcPr>
            <w:tcW w:w="524" w:type="pct"/>
          </w:tcPr>
          <w:p w14:paraId="13286A9D" w14:textId="3D813511" w:rsidR="005F1475" w:rsidRPr="00AA6956" w:rsidRDefault="00A61EED">
            <w:pPr>
              <w:tabs>
                <w:tab w:val="decimal" w:pos="673"/>
              </w:tabs>
              <w:spacing w:line="240" w:lineRule="atLeast"/>
              <w:ind w:right="-50"/>
              <w:rPr>
                <w:rFonts w:cstheme="minorBidi"/>
                <w:sz w:val="16"/>
                <w:lang w:bidi="th-TH"/>
              </w:rPr>
            </w:pPr>
            <w:r w:rsidRPr="00A61EED">
              <w:rPr>
                <w:rFonts w:cstheme="minorBidi"/>
                <w:sz w:val="16"/>
                <w:lang w:bidi="th-TH"/>
              </w:rPr>
              <w:t>176,943</w:t>
            </w:r>
          </w:p>
        </w:tc>
        <w:tc>
          <w:tcPr>
            <w:tcW w:w="561" w:type="pct"/>
          </w:tcPr>
          <w:p w14:paraId="108EB9BE" w14:textId="0CA26B81" w:rsidR="005F1475" w:rsidRPr="00AA6956" w:rsidRDefault="00A61EED">
            <w:pPr>
              <w:tabs>
                <w:tab w:val="decimal" w:pos="673"/>
              </w:tabs>
              <w:spacing w:line="240" w:lineRule="atLeast"/>
              <w:ind w:right="-50"/>
              <w:rPr>
                <w:rFonts w:cstheme="minorBidi"/>
                <w:sz w:val="16"/>
                <w:lang w:bidi="th-TH"/>
              </w:rPr>
            </w:pPr>
            <w:r w:rsidRPr="00A61EED">
              <w:rPr>
                <w:rFonts w:cstheme="minorBidi"/>
                <w:sz w:val="16"/>
                <w:lang w:bidi="th-TH"/>
              </w:rPr>
              <w:t>126,111</w:t>
            </w:r>
          </w:p>
        </w:tc>
        <w:tc>
          <w:tcPr>
            <w:tcW w:w="465" w:type="pct"/>
          </w:tcPr>
          <w:p w14:paraId="4E78640C" w14:textId="23993F1D" w:rsidR="005F1475" w:rsidRPr="00EF2408" w:rsidRDefault="00A61EED">
            <w:pPr>
              <w:tabs>
                <w:tab w:val="decimal" w:pos="673"/>
              </w:tabs>
              <w:spacing w:line="240" w:lineRule="atLeast"/>
              <w:ind w:right="-50"/>
              <w:rPr>
                <w:rFonts w:cs="Times New Roman"/>
                <w:sz w:val="16"/>
                <w:szCs w:val="16"/>
              </w:rPr>
            </w:pPr>
            <w:r w:rsidRPr="00A61EED">
              <w:rPr>
                <w:rFonts w:cs="Times New Roman"/>
                <w:sz w:val="16"/>
                <w:szCs w:val="16"/>
              </w:rPr>
              <w:t>2,237,679</w:t>
            </w:r>
          </w:p>
        </w:tc>
      </w:tr>
      <w:tr w:rsidR="005F1475" w:rsidRPr="00EF2408" w14:paraId="3B121ED7" w14:textId="77777777">
        <w:tc>
          <w:tcPr>
            <w:tcW w:w="1356" w:type="pct"/>
          </w:tcPr>
          <w:p w14:paraId="362EAAA8" w14:textId="77777777" w:rsidR="005F1475" w:rsidRPr="001A2D8A" w:rsidRDefault="005F1475">
            <w:pPr>
              <w:pStyle w:val="BodyText"/>
              <w:spacing w:after="0" w:line="240" w:lineRule="atLeast"/>
              <w:ind w:right="-45"/>
              <w:rPr>
                <w:rFonts w:cs="Times New Roman"/>
                <w:sz w:val="16"/>
                <w:szCs w:val="16"/>
                <w:lang w:val="en-GB"/>
              </w:rPr>
            </w:pPr>
            <w:r w:rsidRPr="001A2D8A">
              <w:rPr>
                <w:rFonts w:cs="Times New Roman"/>
                <w:i/>
                <w:iCs/>
                <w:sz w:val="16"/>
                <w:szCs w:val="16"/>
                <w:lang w:val="en-GB"/>
              </w:rPr>
              <w:t xml:space="preserve">Less </w:t>
            </w:r>
            <w:r w:rsidRPr="001A2D8A">
              <w:rPr>
                <w:rFonts w:cs="Times New Roman"/>
                <w:sz w:val="16"/>
                <w:szCs w:val="16"/>
                <w:lang w:val="en-GB"/>
              </w:rPr>
              <w:t xml:space="preserve">unearned interest income </w:t>
            </w:r>
          </w:p>
        </w:tc>
        <w:tc>
          <w:tcPr>
            <w:tcW w:w="514" w:type="pct"/>
          </w:tcPr>
          <w:p w14:paraId="3755CA12" w14:textId="61D0D33A" w:rsidR="005F1475" w:rsidRPr="00A61EED" w:rsidRDefault="00A61EED">
            <w:pPr>
              <w:pBdr>
                <w:bottom w:val="single" w:sz="4" w:space="1" w:color="auto"/>
              </w:pBdr>
              <w:tabs>
                <w:tab w:val="decimal" w:pos="673"/>
              </w:tabs>
              <w:spacing w:line="240" w:lineRule="atLeast"/>
              <w:ind w:right="-50"/>
              <w:rPr>
                <w:rFonts w:cs="Times New Roman"/>
                <w:sz w:val="16"/>
                <w:szCs w:val="16"/>
              </w:rPr>
            </w:pPr>
            <w:r>
              <w:rPr>
                <w:rFonts w:cs="Times New Roman"/>
                <w:sz w:val="16"/>
                <w:szCs w:val="16"/>
              </w:rPr>
              <w:t>-</w:t>
            </w:r>
          </w:p>
        </w:tc>
        <w:tc>
          <w:tcPr>
            <w:tcW w:w="514" w:type="pct"/>
          </w:tcPr>
          <w:p w14:paraId="7135E29D" w14:textId="5A493197" w:rsidR="005F1475" w:rsidRPr="00EF2408" w:rsidRDefault="00A61EED">
            <w:pPr>
              <w:pBdr>
                <w:bottom w:val="single" w:sz="4" w:space="1" w:color="auto"/>
              </w:pBdr>
              <w:tabs>
                <w:tab w:val="decimal" w:pos="673"/>
              </w:tabs>
              <w:spacing w:line="240" w:lineRule="atLeast"/>
              <w:ind w:right="-50"/>
              <w:rPr>
                <w:rFonts w:cs="Times New Roman"/>
                <w:sz w:val="16"/>
                <w:szCs w:val="16"/>
              </w:rPr>
            </w:pPr>
            <w:r>
              <w:rPr>
                <w:rFonts w:cs="Times New Roman"/>
                <w:sz w:val="16"/>
                <w:szCs w:val="16"/>
              </w:rPr>
              <w:t>-</w:t>
            </w:r>
          </w:p>
        </w:tc>
        <w:tc>
          <w:tcPr>
            <w:tcW w:w="561" w:type="pct"/>
          </w:tcPr>
          <w:p w14:paraId="3B438537" w14:textId="2EBE4AF1" w:rsidR="005F1475" w:rsidRPr="00EF2408" w:rsidRDefault="00A61EED">
            <w:pPr>
              <w:pBdr>
                <w:bottom w:val="single" w:sz="4" w:space="1" w:color="auto"/>
              </w:pBdr>
              <w:tabs>
                <w:tab w:val="decimal" w:pos="673"/>
              </w:tabs>
              <w:spacing w:line="240" w:lineRule="atLeast"/>
              <w:ind w:right="-50"/>
              <w:rPr>
                <w:rFonts w:cs="Times New Roman"/>
                <w:sz w:val="16"/>
                <w:szCs w:val="16"/>
              </w:rPr>
            </w:pPr>
            <w:r>
              <w:rPr>
                <w:rFonts w:cs="Times New Roman"/>
                <w:sz w:val="16"/>
                <w:szCs w:val="16"/>
              </w:rPr>
              <w:t>-</w:t>
            </w:r>
          </w:p>
        </w:tc>
        <w:tc>
          <w:tcPr>
            <w:tcW w:w="505" w:type="pct"/>
          </w:tcPr>
          <w:p w14:paraId="285A6347" w14:textId="0EC4E74D" w:rsidR="005F1475" w:rsidRPr="00EF2408" w:rsidRDefault="00A61EED">
            <w:pPr>
              <w:pBdr>
                <w:bottom w:val="single" w:sz="4" w:space="1" w:color="auto"/>
              </w:pBdr>
              <w:tabs>
                <w:tab w:val="decimal" w:pos="673"/>
              </w:tabs>
              <w:spacing w:line="240" w:lineRule="atLeast"/>
              <w:ind w:right="-50"/>
              <w:rPr>
                <w:rFonts w:cs="Times New Roman"/>
                <w:sz w:val="16"/>
                <w:szCs w:val="16"/>
              </w:rPr>
            </w:pPr>
            <w:r>
              <w:rPr>
                <w:rFonts w:cs="Times New Roman"/>
                <w:sz w:val="16"/>
                <w:szCs w:val="16"/>
              </w:rPr>
              <w:t>-</w:t>
            </w:r>
          </w:p>
        </w:tc>
        <w:tc>
          <w:tcPr>
            <w:tcW w:w="524" w:type="pct"/>
          </w:tcPr>
          <w:p w14:paraId="2E9F5B88" w14:textId="0967AB36" w:rsidR="005F1475" w:rsidRPr="00EF2408" w:rsidRDefault="00A61EED">
            <w:pPr>
              <w:pBdr>
                <w:bottom w:val="single" w:sz="4" w:space="1" w:color="auto"/>
              </w:pBdr>
              <w:tabs>
                <w:tab w:val="decimal" w:pos="673"/>
              </w:tabs>
              <w:spacing w:line="240" w:lineRule="atLeast"/>
              <w:ind w:right="-50"/>
              <w:rPr>
                <w:rFonts w:cs="Times New Roman"/>
                <w:sz w:val="16"/>
                <w:szCs w:val="16"/>
              </w:rPr>
            </w:pPr>
            <w:r>
              <w:rPr>
                <w:rFonts w:cs="Times New Roman"/>
                <w:sz w:val="16"/>
                <w:szCs w:val="16"/>
              </w:rPr>
              <w:t>-</w:t>
            </w:r>
          </w:p>
        </w:tc>
        <w:tc>
          <w:tcPr>
            <w:tcW w:w="561" w:type="pct"/>
          </w:tcPr>
          <w:p w14:paraId="328747D9" w14:textId="70786673" w:rsidR="005F1475" w:rsidRPr="00A61EED" w:rsidRDefault="00A61EED">
            <w:pPr>
              <w:pBdr>
                <w:bottom w:val="single" w:sz="4" w:space="1" w:color="auto"/>
              </w:pBdr>
              <w:tabs>
                <w:tab w:val="decimal" w:pos="673"/>
              </w:tabs>
              <w:spacing w:line="240" w:lineRule="atLeast"/>
              <w:ind w:right="-50"/>
              <w:rPr>
                <w:rFonts w:cs="Times New Roman"/>
                <w:sz w:val="16"/>
                <w:szCs w:val="16"/>
              </w:rPr>
            </w:pPr>
            <w:r>
              <w:rPr>
                <w:rFonts w:cs="Times New Roman"/>
                <w:sz w:val="16"/>
                <w:szCs w:val="16"/>
              </w:rPr>
              <w:t>-</w:t>
            </w:r>
          </w:p>
        </w:tc>
        <w:tc>
          <w:tcPr>
            <w:tcW w:w="465" w:type="pct"/>
          </w:tcPr>
          <w:p w14:paraId="0ADC28B3" w14:textId="47CB5B78" w:rsidR="005F1475" w:rsidRPr="00EF2408" w:rsidRDefault="00A61EED">
            <w:pPr>
              <w:pBdr>
                <w:bottom w:val="single" w:sz="4" w:space="1" w:color="auto"/>
              </w:pBdr>
              <w:tabs>
                <w:tab w:val="decimal" w:pos="673"/>
              </w:tabs>
              <w:spacing w:line="240" w:lineRule="atLeast"/>
              <w:ind w:right="-50"/>
              <w:rPr>
                <w:rFonts w:cs="Times New Roman"/>
                <w:sz w:val="16"/>
                <w:szCs w:val="16"/>
              </w:rPr>
            </w:pPr>
            <w:r>
              <w:rPr>
                <w:rFonts w:cs="Times New Roman"/>
                <w:sz w:val="16"/>
                <w:szCs w:val="16"/>
              </w:rPr>
              <w:t>-</w:t>
            </w:r>
          </w:p>
        </w:tc>
      </w:tr>
      <w:tr w:rsidR="005F1475" w:rsidRPr="00EF2408" w14:paraId="0103214F" w14:textId="77777777">
        <w:tc>
          <w:tcPr>
            <w:tcW w:w="1356" w:type="pct"/>
          </w:tcPr>
          <w:p w14:paraId="4135E058" w14:textId="77777777" w:rsidR="005F1475" w:rsidRPr="001A2D8A" w:rsidRDefault="005F1475">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Present value of minimum lease </w:t>
            </w:r>
          </w:p>
        </w:tc>
        <w:tc>
          <w:tcPr>
            <w:tcW w:w="514" w:type="pct"/>
          </w:tcPr>
          <w:p w14:paraId="4AEC5953" w14:textId="77777777" w:rsidR="005F1475" w:rsidRPr="00EF2408" w:rsidRDefault="005F1475">
            <w:pPr>
              <w:tabs>
                <w:tab w:val="decimal" w:pos="673"/>
              </w:tabs>
              <w:spacing w:line="240" w:lineRule="atLeast"/>
              <w:ind w:right="-50"/>
              <w:rPr>
                <w:rFonts w:cs="Times New Roman"/>
                <w:sz w:val="16"/>
                <w:szCs w:val="16"/>
              </w:rPr>
            </w:pPr>
          </w:p>
        </w:tc>
        <w:tc>
          <w:tcPr>
            <w:tcW w:w="514" w:type="pct"/>
          </w:tcPr>
          <w:p w14:paraId="682B9852" w14:textId="77777777" w:rsidR="005F1475" w:rsidRPr="00EF2408" w:rsidRDefault="005F1475">
            <w:pPr>
              <w:tabs>
                <w:tab w:val="decimal" w:pos="673"/>
              </w:tabs>
              <w:spacing w:line="240" w:lineRule="atLeast"/>
              <w:ind w:right="-50"/>
              <w:rPr>
                <w:rFonts w:cs="Times New Roman"/>
                <w:sz w:val="16"/>
                <w:szCs w:val="16"/>
              </w:rPr>
            </w:pPr>
          </w:p>
        </w:tc>
        <w:tc>
          <w:tcPr>
            <w:tcW w:w="561" w:type="pct"/>
          </w:tcPr>
          <w:p w14:paraId="6B7F7374" w14:textId="77777777" w:rsidR="005F1475" w:rsidRPr="00EF2408" w:rsidRDefault="005F1475">
            <w:pPr>
              <w:tabs>
                <w:tab w:val="decimal" w:pos="673"/>
              </w:tabs>
              <w:spacing w:line="240" w:lineRule="atLeast"/>
              <w:ind w:right="-50"/>
              <w:rPr>
                <w:rFonts w:cs="Times New Roman"/>
                <w:sz w:val="16"/>
                <w:szCs w:val="16"/>
              </w:rPr>
            </w:pPr>
          </w:p>
        </w:tc>
        <w:tc>
          <w:tcPr>
            <w:tcW w:w="505" w:type="pct"/>
          </w:tcPr>
          <w:p w14:paraId="137D180A" w14:textId="77777777" w:rsidR="005F1475" w:rsidRPr="00EF2408" w:rsidRDefault="005F1475">
            <w:pPr>
              <w:tabs>
                <w:tab w:val="decimal" w:pos="673"/>
              </w:tabs>
              <w:spacing w:line="240" w:lineRule="atLeast"/>
              <w:ind w:right="-50"/>
              <w:rPr>
                <w:rFonts w:cs="Times New Roman"/>
                <w:sz w:val="16"/>
                <w:szCs w:val="16"/>
              </w:rPr>
            </w:pPr>
          </w:p>
        </w:tc>
        <w:tc>
          <w:tcPr>
            <w:tcW w:w="524" w:type="pct"/>
          </w:tcPr>
          <w:p w14:paraId="410FE484" w14:textId="77777777" w:rsidR="005F1475" w:rsidRPr="00EF2408" w:rsidRDefault="005F1475">
            <w:pPr>
              <w:tabs>
                <w:tab w:val="decimal" w:pos="673"/>
              </w:tabs>
              <w:spacing w:line="240" w:lineRule="atLeast"/>
              <w:ind w:right="-50"/>
              <w:rPr>
                <w:rFonts w:cs="Times New Roman"/>
                <w:sz w:val="16"/>
                <w:szCs w:val="16"/>
              </w:rPr>
            </w:pPr>
          </w:p>
        </w:tc>
        <w:tc>
          <w:tcPr>
            <w:tcW w:w="561" w:type="pct"/>
          </w:tcPr>
          <w:p w14:paraId="19BE6E3A" w14:textId="77777777" w:rsidR="005F1475" w:rsidRPr="00EF2408" w:rsidRDefault="005F1475">
            <w:pPr>
              <w:tabs>
                <w:tab w:val="decimal" w:pos="673"/>
              </w:tabs>
              <w:spacing w:line="240" w:lineRule="atLeast"/>
              <w:ind w:right="-50"/>
              <w:rPr>
                <w:rFonts w:cs="Times New Roman"/>
                <w:sz w:val="16"/>
                <w:szCs w:val="16"/>
              </w:rPr>
            </w:pPr>
          </w:p>
        </w:tc>
        <w:tc>
          <w:tcPr>
            <w:tcW w:w="465" w:type="pct"/>
          </w:tcPr>
          <w:p w14:paraId="39976B7B" w14:textId="77777777" w:rsidR="005F1475" w:rsidRPr="00EF2408" w:rsidRDefault="005F1475">
            <w:pPr>
              <w:tabs>
                <w:tab w:val="decimal" w:pos="673"/>
              </w:tabs>
              <w:spacing w:line="240" w:lineRule="atLeast"/>
              <w:ind w:right="-50"/>
              <w:rPr>
                <w:rFonts w:cs="Times New Roman"/>
                <w:sz w:val="16"/>
                <w:szCs w:val="16"/>
              </w:rPr>
            </w:pPr>
          </w:p>
        </w:tc>
      </w:tr>
      <w:tr w:rsidR="00A61EED" w:rsidRPr="00EF2408" w14:paraId="239A7D6F" w14:textId="77777777">
        <w:tc>
          <w:tcPr>
            <w:tcW w:w="1356" w:type="pct"/>
          </w:tcPr>
          <w:p w14:paraId="70217C15" w14:textId="77777777" w:rsidR="00A61EED" w:rsidRPr="001A2D8A" w:rsidRDefault="00A61EED" w:rsidP="00A61EED">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   payments</w:t>
            </w:r>
          </w:p>
        </w:tc>
        <w:tc>
          <w:tcPr>
            <w:tcW w:w="514" w:type="pct"/>
          </w:tcPr>
          <w:p w14:paraId="4FA22E29" w14:textId="1816FD67" w:rsidR="00A61EED" w:rsidRPr="00EF2408" w:rsidRDefault="00A61EED" w:rsidP="00A61EED">
            <w:pPr>
              <w:pBdr>
                <w:bottom w:val="double" w:sz="4" w:space="1" w:color="auto"/>
              </w:pBdr>
              <w:tabs>
                <w:tab w:val="decimal" w:pos="673"/>
              </w:tabs>
              <w:spacing w:line="240" w:lineRule="atLeast"/>
              <w:ind w:right="-50"/>
              <w:rPr>
                <w:rFonts w:cs="Times New Roman"/>
                <w:sz w:val="16"/>
                <w:szCs w:val="16"/>
              </w:rPr>
            </w:pPr>
            <w:r w:rsidRPr="00A61EED">
              <w:rPr>
                <w:rFonts w:cstheme="minorBidi"/>
                <w:sz w:val="16"/>
                <w:lang w:bidi="th-TH"/>
              </w:rPr>
              <w:t>623,252</w:t>
            </w:r>
          </w:p>
        </w:tc>
        <w:tc>
          <w:tcPr>
            <w:tcW w:w="514" w:type="pct"/>
          </w:tcPr>
          <w:p w14:paraId="1BD1BBEE" w14:textId="450423DF" w:rsidR="00A61EED" w:rsidRPr="00EF2408" w:rsidRDefault="00A61EED" w:rsidP="00A61EED">
            <w:pPr>
              <w:pBdr>
                <w:bottom w:val="double" w:sz="4" w:space="1" w:color="auto"/>
              </w:pBdr>
              <w:tabs>
                <w:tab w:val="decimal" w:pos="673"/>
              </w:tabs>
              <w:spacing w:line="240" w:lineRule="atLeast"/>
              <w:ind w:right="-50"/>
              <w:rPr>
                <w:rFonts w:cs="Times New Roman"/>
                <w:sz w:val="16"/>
                <w:szCs w:val="16"/>
              </w:rPr>
            </w:pPr>
            <w:r w:rsidRPr="00A61EED">
              <w:rPr>
                <w:rFonts w:cstheme="minorBidi"/>
                <w:sz w:val="16"/>
                <w:lang w:bidi="th-TH"/>
              </w:rPr>
              <w:t>530,355</w:t>
            </w:r>
          </w:p>
        </w:tc>
        <w:tc>
          <w:tcPr>
            <w:tcW w:w="561" w:type="pct"/>
          </w:tcPr>
          <w:p w14:paraId="5823558D" w14:textId="4AE0F87B" w:rsidR="00A61EED" w:rsidRPr="00EF2408" w:rsidRDefault="00A61EED" w:rsidP="00A61EED">
            <w:pPr>
              <w:pBdr>
                <w:bottom w:val="double" w:sz="4" w:space="1" w:color="auto"/>
              </w:pBdr>
              <w:tabs>
                <w:tab w:val="decimal" w:pos="673"/>
              </w:tabs>
              <w:spacing w:line="240" w:lineRule="atLeast"/>
              <w:ind w:right="-50"/>
              <w:rPr>
                <w:rFonts w:cs="Times New Roman"/>
                <w:sz w:val="16"/>
                <w:szCs w:val="16"/>
              </w:rPr>
            </w:pPr>
            <w:r w:rsidRPr="00A61EED">
              <w:rPr>
                <w:rFonts w:cstheme="minorBidi"/>
                <w:sz w:val="16"/>
                <w:lang w:bidi="th-TH"/>
              </w:rPr>
              <w:t>457,276</w:t>
            </w:r>
          </w:p>
        </w:tc>
        <w:tc>
          <w:tcPr>
            <w:tcW w:w="505" w:type="pct"/>
          </w:tcPr>
          <w:p w14:paraId="5E95F5FC" w14:textId="33A951B0" w:rsidR="00A61EED" w:rsidRPr="00EF2408" w:rsidRDefault="00A61EED" w:rsidP="00A61EED">
            <w:pPr>
              <w:pBdr>
                <w:bottom w:val="double" w:sz="4" w:space="1" w:color="auto"/>
              </w:pBdr>
              <w:tabs>
                <w:tab w:val="decimal" w:pos="673"/>
              </w:tabs>
              <w:spacing w:line="240" w:lineRule="atLeast"/>
              <w:ind w:right="-50"/>
              <w:rPr>
                <w:rFonts w:cs="Times New Roman"/>
                <w:sz w:val="16"/>
                <w:szCs w:val="16"/>
              </w:rPr>
            </w:pPr>
            <w:r w:rsidRPr="00A61EED">
              <w:rPr>
                <w:rFonts w:cstheme="minorBidi"/>
                <w:sz w:val="16"/>
                <w:lang w:bidi="th-TH"/>
              </w:rPr>
              <w:t>323,742</w:t>
            </w:r>
          </w:p>
        </w:tc>
        <w:tc>
          <w:tcPr>
            <w:tcW w:w="524" w:type="pct"/>
          </w:tcPr>
          <w:p w14:paraId="3A0AB6BD" w14:textId="01AF9FF6" w:rsidR="00A61EED" w:rsidRPr="00EF2408" w:rsidRDefault="00A61EED" w:rsidP="00A61EED">
            <w:pPr>
              <w:pBdr>
                <w:bottom w:val="double" w:sz="4" w:space="1" w:color="auto"/>
              </w:pBdr>
              <w:tabs>
                <w:tab w:val="decimal" w:pos="673"/>
              </w:tabs>
              <w:spacing w:line="240" w:lineRule="atLeast"/>
              <w:ind w:right="-50"/>
              <w:rPr>
                <w:rFonts w:cs="Times New Roman"/>
                <w:sz w:val="16"/>
                <w:szCs w:val="16"/>
              </w:rPr>
            </w:pPr>
            <w:r w:rsidRPr="00A61EED">
              <w:rPr>
                <w:rFonts w:cstheme="minorBidi"/>
                <w:sz w:val="16"/>
                <w:lang w:bidi="th-TH"/>
              </w:rPr>
              <w:t>176,943</w:t>
            </w:r>
          </w:p>
        </w:tc>
        <w:tc>
          <w:tcPr>
            <w:tcW w:w="561" w:type="pct"/>
          </w:tcPr>
          <w:p w14:paraId="4811439B" w14:textId="2A25CA43" w:rsidR="00A61EED" w:rsidRPr="00AA6956" w:rsidRDefault="00A61EED" w:rsidP="00A61EED">
            <w:pPr>
              <w:pBdr>
                <w:bottom w:val="double" w:sz="4" w:space="1" w:color="auto"/>
              </w:pBdr>
              <w:tabs>
                <w:tab w:val="decimal" w:pos="673"/>
              </w:tabs>
              <w:spacing w:line="240" w:lineRule="atLeast"/>
              <w:ind w:right="-50"/>
              <w:rPr>
                <w:rFonts w:cstheme="minorBidi"/>
                <w:sz w:val="16"/>
                <w:lang w:bidi="th-TH"/>
              </w:rPr>
            </w:pPr>
            <w:r w:rsidRPr="00A61EED">
              <w:rPr>
                <w:rFonts w:cstheme="minorBidi"/>
                <w:sz w:val="16"/>
                <w:lang w:bidi="th-TH"/>
              </w:rPr>
              <w:t>126,111</w:t>
            </w:r>
          </w:p>
        </w:tc>
        <w:tc>
          <w:tcPr>
            <w:tcW w:w="465" w:type="pct"/>
          </w:tcPr>
          <w:p w14:paraId="595B6E12" w14:textId="22EE5710" w:rsidR="00A61EED" w:rsidRPr="00EF2408" w:rsidRDefault="00A61EED" w:rsidP="00A61EED">
            <w:pPr>
              <w:tabs>
                <w:tab w:val="decimal" w:pos="673"/>
              </w:tabs>
              <w:spacing w:line="240" w:lineRule="atLeast"/>
              <w:ind w:right="-50"/>
              <w:rPr>
                <w:rFonts w:cs="Times New Roman"/>
                <w:sz w:val="16"/>
                <w:szCs w:val="16"/>
              </w:rPr>
            </w:pPr>
            <w:r w:rsidRPr="00A61EED">
              <w:rPr>
                <w:rFonts w:cs="Times New Roman"/>
                <w:sz w:val="16"/>
                <w:szCs w:val="16"/>
              </w:rPr>
              <w:t>2,237,679</w:t>
            </w:r>
          </w:p>
        </w:tc>
      </w:tr>
      <w:tr w:rsidR="00A61EED" w:rsidRPr="00EF2408" w14:paraId="064EAD35" w14:textId="77777777">
        <w:tc>
          <w:tcPr>
            <w:tcW w:w="1356" w:type="pct"/>
          </w:tcPr>
          <w:p w14:paraId="78CADD71" w14:textId="77777777" w:rsidR="00A61EED" w:rsidRPr="001A2D8A" w:rsidRDefault="00A61EED" w:rsidP="00A61EED">
            <w:pPr>
              <w:pStyle w:val="BodyText"/>
              <w:spacing w:after="0" w:line="240" w:lineRule="atLeast"/>
              <w:ind w:left="252" w:right="76" w:hanging="252"/>
              <w:jc w:val="both"/>
              <w:rPr>
                <w:rFonts w:cs="Times New Roman"/>
                <w:sz w:val="16"/>
                <w:szCs w:val="16"/>
                <w:lang w:val="en-GB"/>
              </w:rPr>
            </w:pPr>
            <w:r>
              <w:rPr>
                <w:rFonts w:cs="Times New Roman"/>
                <w:i/>
                <w:iCs/>
                <w:sz w:val="16"/>
                <w:szCs w:val="16"/>
                <w:lang w:val="en-GB"/>
              </w:rPr>
              <w:t xml:space="preserve">Add </w:t>
            </w:r>
            <w:r w:rsidRPr="00360B85">
              <w:rPr>
                <w:rFonts w:cs="Times New Roman"/>
                <w:sz w:val="16"/>
                <w:szCs w:val="16"/>
                <w:lang w:val="en-GB"/>
              </w:rPr>
              <w:t>accrued interest receivables</w:t>
            </w:r>
            <w:r>
              <w:rPr>
                <w:rFonts w:cs="Times New Roman"/>
                <w:sz w:val="16"/>
                <w:szCs w:val="16"/>
                <w:lang w:val="en-GB"/>
              </w:rPr>
              <w:t xml:space="preserve"> </w:t>
            </w:r>
            <w:r w:rsidRPr="00360B85">
              <w:rPr>
                <w:rFonts w:cs="Times New Roman"/>
                <w:sz w:val="16"/>
                <w:szCs w:val="16"/>
                <w:lang w:val="en-GB"/>
              </w:rPr>
              <w:t>and</w:t>
            </w:r>
            <w:r>
              <w:rPr>
                <w:rFonts w:cs="Times New Roman"/>
                <w:sz w:val="16"/>
                <w:szCs w:val="16"/>
                <w:lang w:val="en-GB"/>
              </w:rPr>
              <w:br/>
              <w:t xml:space="preserve">   </w:t>
            </w:r>
            <w:r w:rsidRPr="00360B85">
              <w:rPr>
                <w:rFonts w:cs="Times New Roman"/>
                <w:sz w:val="16"/>
                <w:szCs w:val="16"/>
                <w:lang w:val="en-GB"/>
              </w:rPr>
              <w:t xml:space="preserve"> undue interest receivables</w:t>
            </w:r>
          </w:p>
        </w:tc>
        <w:tc>
          <w:tcPr>
            <w:tcW w:w="514" w:type="pct"/>
          </w:tcPr>
          <w:p w14:paraId="199E3B41" w14:textId="77777777" w:rsidR="00A61EED" w:rsidRPr="00EF2408" w:rsidRDefault="00A61EED" w:rsidP="00A61EED">
            <w:pPr>
              <w:tabs>
                <w:tab w:val="decimal" w:pos="673"/>
              </w:tabs>
              <w:spacing w:line="240" w:lineRule="atLeast"/>
              <w:ind w:right="-50"/>
              <w:rPr>
                <w:rFonts w:cs="Times New Roman"/>
                <w:sz w:val="16"/>
                <w:szCs w:val="16"/>
              </w:rPr>
            </w:pPr>
          </w:p>
        </w:tc>
        <w:tc>
          <w:tcPr>
            <w:tcW w:w="514" w:type="pct"/>
          </w:tcPr>
          <w:p w14:paraId="6653E22F" w14:textId="77777777" w:rsidR="00A61EED" w:rsidRPr="00EF2408" w:rsidRDefault="00A61EED" w:rsidP="00A61EED">
            <w:pPr>
              <w:tabs>
                <w:tab w:val="decimal" w:pos="673"/>
              </w:tabs>
              <w:spacing w:line="240" w:lineRule="atLeast"/>
              <w:ind w:right="-50"/>
              <w:rPr>
                <w:rFonts w:cs="Times New Roman"/>
                <w:sz w:val="16"/>
                <w:szCs w:val="16"/>
              </w:rPr>
            </w:pPr>
          </w:p>
        </w:tc>
        <w:tc>
          <w:tcPr>
            <w:tcW w:w="561" w:type="pct"/>
          </w:tcPr>
          <w:p w14:paraId="3B192068" w14:textId="77777777" w:rsidR="00A61EED" w:rsidRPr="00EF2408" w:rsidRDefault="00A61EED" w:rsidP="00A61EED">
            <w:pPr>
              <w:tabs>
                <w:tab w:val="decimal" w:pos="673"/>
              </w:tabs>
              <w:spacing w:line="240" w:lineRule="atLeast"/>
              <w:ind w:right="-50"/>
              <w:rPr>
                <w:rFonts w:cs="Times New Roman"/>
                <w:sz w:val="16"/>
                <w:szCs w:val="16"/>
              </w:rPr>
            </w:pPr>
          </w:p>
        </w:tc>
        <w:tc>
          <w:tcPr>
            <w:tcW w:w="505" w:type="pct"/>
          </w:tcPr>
          <w:p w14:paraId="4DFD0EDF" w14:textId="77777777" w:rsidR="00A61EED" w:rsidRPr="00EF2408" w:rsidRDefault="00A61EED" w:rsidP="00A61EED">
            <w:pPr>
              <w:tabs>
                <w:tab w:val="decimal" w:pos="673"/>
              </w:tabs>
              <w:spacing w:line="240" w:lineRule="atLeast"/>
              <w:ind w:right="-50"/>
              <w:rPr>
                <w:rFonts w:cs="Times New Roman"/>
                <w:sz w:val="16"/>
                <w:szCs w:val="16"/>
              </w:rPr>
            </w:pPr>
          </w:p>
        </w:tc>
        <w:tc>
          <w:tcPr>
            <w:tcW w:w="524" w:type="pct"/>
          </w:tcPr>
          <w:p w14:paraId="003059BB" w14:textId="77777777" w:rsidR="00A61EED" w:rsidRPr="00EF2408" w:rsidRDefault="00A61EED" w:rsidP="00A61EED">
            <w:pPr>
              <w:tabs>
                <w:tab w:val="decimal" w:pos="673"/>
              </w:tabs>
              <w:spacing w:line="240" w:lineRule="atLeast"/>
              <w:ind w:right="-50"/>
              <w:rPr>
                <w:rFonts w:cs="Times New Roman"/>
                <w:sz w:val="16"/>
                <w:szCs w:val="16"/>
              </w:rPr>
            </w:pPr>
          </w:p>
        </w:tc>
        <w:tc>
          <w:tcPr>
            <w:tcW w:w="561" w:type="pct"/>
          </w:tcPr>
          <w:p w14:paraId="59EF10CE" w14:textId="77777777" w:rsidR="00A61EED" w:rsidRPr="00EF2408" w:rsidRDefault="00A61EED" w:rsidP="00A61EED">
            <w:pPr>
              <w:tabs>
                <w:tab w:val="decimal" w:pos="673"/>
              </w:tabs>
              <w:spacing w:line="240" w:lineRule="atLeast"/>
              <w:ind w:right="-50"/>
              <w:rPr>
                <w:rFonts w:cs="Times New Roman"/>
                <w:sz w:val="16"/>
                <w:szCs w:val="16"/>
              </w:rPr>
            </w:pPr>
          </w:p>
        </w:tc>
        <w:tc>
          <w:tcPr>
            <w:tcW w:w="465" w:type="pct"/>
            <w:vAlign w:val="bottom"/>
          </w:tcPr>
          <w:p w14:paraId="43649FAE" w14:textId="42A3402B" w:rsidR="00A61EED" w:rsidRPr="00EF2408" w:rsidRDefault="00A61EED" w:rsidP="00A61EED">
            <w:pPr>
              <w:tabs>
                <w:tab w:val="decimal" w:pos="519"/>
              </w:tabs>
              <w:spacing w:line="240" w:lineRule="atLeast"/>
              <w:ind w:right="-128"/>
              <w:jc w:val="center"/>
              <w:rPr>
                <w:rFonts w:cs="Times New Roman"/>
                <w:sz w:val="16"/>
                <w:szCs w:val="16"/>
              </w:rPr>
            </w:pPr>
            <w:r w:rsidRPr="00A61EED">
              <w:rPr>
                <w:rFonts w:cs="Times New Roman"/>
                <w:sz w:val="16"/>
                <w:szCs w:val="16"/>
              </w:rPr>
              <w:t>17,413</w:t>
            </w:r>
          </w:p>
        </w:tc>
      </w:tr>
      <w:tr w:rsidR="00A61EED" w:rsidRPr="00B92941" w14:paraId="27C0A8F6" w14:textId="77777777">
        <w:tc>
          <w:tcPr>
            <w:tcW w:w="1356" w:type="pct"/>
          </w:tcPr>
          <w:p w14:paraId="13577950" w14:textId="77777777" w:rsidR="00A61EED" w:rsidRPr="001A2D8A" w:rsidRDefault="00A61EED" w:rsidP="00A61EED">
            <w:pPr>
              <w:pStyle w:val="BodyText"/>
              <w:spacing w:after="0" w:line="240" w:lineRule="atLeast"/>
              <w:ind w:right="-103"/>
              <w:jc w:val="both"/>
              <w:rPr>
                <w:rFonts w:cs="Times New Roman"/>
                <w:i/>
                <w:iCs/>
                <w:sz w:val="16"/>
                <w:szCs w:val="16"/>
                <w:lang w:val="en-GB"/>
              </w:rPr>
            </w:pPr>
            <w:r w:rsidRPr="001A2D8A">
              <w:rPr>
                <w:rFonts w:cs="Times New Roman"/>
                <w:i/>
                <w:iCs/>
                <w:sz w:val="16"/>
                <w:szCs w:val="16"/>
                <w:lang w:val="en-GB"/>
              </w:rPr>
              <w:t>Less</w:t>
            </w:r>
            <w:r w:rsidRPr="001A2D8A">
              <w:rPr>
                <w:rFonts w:cs="Times New Roman"/>
                <w:sz w:val="16"/>
                <w:szCs w:val="16"/>
                <w:lang w:val="en-GB"/>
              </w:rPr>
              <w:t xml:space="preserve"> allowance for expected credit loss</w:t>
            </w:r>
          </w:p>
        </w:tc>
        <w:tc>
          <w:tcPr>
            <w:tcW w:w="514" w:type="pct"/>
          </w:tcPr>
          <w:p w14:paraId="1DD5A83D" w14:textId="77777777" w:rsidR="00A61EED" w:rsidRPr="00EF2408" w:rsidRDefault="00A61EED" w:rsidP="00A61EED">
            <w:pPr>
              <w:tabs>
                <w:tab w:val="decimal" w:pos="673"/>
              </w:tabs>
              <w:spacing w:line="240" w:lineRule="atLeast"/>
              <w:ind w:right="-50"/>
              <w:rPr>
                <w:rFonts w:cs="Times New Roman"/>
                <w:sz w:val="16"/>
                <w:szCs w:val="16"/>
              </w:rPr>
            </w:pPr>
          </w:p>
        </w:tc>
        <w:tc>
          <w:tcPr>
            <w:tcW w:w="514" w:type="pct"/>
          </w:tcPr>
          <w:p w14:paraId="28A3EC27" w14:textId="77777777" w:rsidR="00A61EED" w:rsidRPr="00EF2408" w:rsidRDefault="00A61EED" w:rsidP="00A61EED">
            <w:pPr>
              <w:tabs>
                <w:tab w:val="decimal" w:pos="673"/>
              </w:tabs>
              <w:spacing w:line="240" w:lineRule="atLeast"/>
              <w:ind w:right="-50"/>
              <w:rPr>
                <w:rFonts w:cs="Times New Roman"/>
                <w:sz w:val="16"/>
                <w:szCs w:val="16"/>
              </w:rPr>
            </w:pPr>
          </w:p>
        </w:tc>
        <w:tc>
          <w:tcPr>
            <w:tcW w:w="561" w:type="pct"/>
          </w:tcPr>
          <w:p w14:paraId="33A74C4A" w14:textId="77777777" w:rsidR="00A61EED" w:rsidRPr="00EF2408" w:rsidRDefault="00A61EED" w:rsidP="00A61EED">
            <w:pPr>
              <w:tabs>
                <w:tab w:val="decimal" w:pos="673"/>
              </w:tabs>
              <w:spacing w:line="240" w:lineRule="atLeast"/>
              <w:ind w:right="-50"/>
              <w:rPr>
                <w:rFonts w:cs="Times New Roman"/>
                <w:sz w:val="16"/>
                <w:szCs w:val="16"/>
              </w:rPr>
            </w:pPr>
          </w:p>
        </w:tc>
        <w:tc>
          <w:tcPr>
            <w:tcW w:w="505" w:type="pct"/>
          </w:tcPr>
          <w:p w14:paraId="34268E99" w14:textId="77777777" w:rsidR="00A61EED" w:rsidRPr="00EF2408" w:rsidRDefault="00A61EED" w:rsidP="00A61EED">
            <w:pPr>
              <w:tabs>
                <w:tab w:val="decimal" w:pos="673"/>
              </w:tabs>
              <w:spacing w:line="240" w:lineRule="atLeast"/>
              <w:ind w:right="-50"/>
              <w:rPr>
                <w:rFonts w:cs="Times New Roman"/>
                <w:sz w:val="16"/>
                <w:szCs w:val="16"/>
              </w:rPr>
            </w:pPr>
          </w:p>
        </w:tc>
        <w:tc>
          <w:tcPr>
            <w:tcW w:w="524" w:type="pct"/>
          </w:tcPr>
          <w:p w14:paraId="463943A5" w14:textId="77777777" w:rsidR="00A61EED" w:rsidRPr="00EF2408" w:rsidRDefault="00A61EED" w:rsidP="00A61EED">
            <w:pPr>
              <w:tabs>
                <w:tab w:val="decimal" w:pos="673"/>
              </w:tabs>
              <w:spacing w:line="240" w:lineRule="atLeast"/>
              <w:ind w:right="-50"/>
              <w:rPr>
                <w:rFonts w:cs="Times New Roman"/>
                <w:sz w:val="16"/>
                <w:szCs w:val="16"/>
              </w:rPr>
            </w:pPr>
          </w:p>
        </w:tc>
        <w:tc>
          <w:tcPr>
            <w:tcW w:w="561" w:type="pct"/>
          </w:tcPr>
          <w:p w14:paraId="1DE4F666" w14:textId="77777777" w:rsidR="00A61EED" w:rsidRPr="00EF2408" w:rsidRDefault="00A61EED" w:rsidP="00A61EED">
            <w:pPr>
              <w:tabs>
                <w:tab w:val="decimal" w:pos="673"/>
              </w:tabs>
              <w:spacing w:line="240" w:lineRule="atLeast"/>
              <w:ind w:right="-50"/>
              <w:rPr>
                <w:rFonts w:cs="Times New Roman"/>
                <w:sz w:val="16"/>
                <w:szCs w:val="16"/>
              </w:rPr>
            </w:pPr>
          </w:p>
        </w:tc>
        <w:tc>
          <w:tcPr>
            <w:tcW w:w="465" w:type="pct"/>
          </w:tcPr>
          <w:p w14:paraId="73CD5848" w14:textId="65EE0B6F" w:rsidR="00A61EED" w:rsidRPr="00AA6956" w:rsidRDefault="00A61EED" w:rsidP="00A61EED">
            <w:pPr>
              <w:pBdr>
                <w:bottom w:val="single" w:sz="4" w:space="1" w:color="auto"/>
              </w:pBdr>
              <w:tabs>
                <w:tab w:val="decimal" w:pos="673"/>
              </w:tabs>
              <w:spacing w:line="240" w:lineRule="atLeast"/>
              <w:ind w:right="-50"/>
              <w:rPr>
                <w:rFonts w:cs="Times New Roman"/>
                <w:sz w:val="16"/>
                <w:szCs w:val="16"/>
              </w:rPr>
            </w:pPr>
            <w:r w:rsidRPr="00AA6956">
              <w:rPr>
                <w:rFonts w:cs="Times New Roman"/>
                <w:sz w:val="16"/>
                <w:szCs w:val="16"/>
                <w:cs/>
                <w:lang w:bidi="th-TH"/>
              </w:rPr>
              <w:t>(58</w:t>
            </w:r>
            <w:r w:rsidRPr="00AA6956">
              <w:rPr>
                <w:rFonts w:cs="Times New Roman"/>
                <w:sz w:val="16"/>
                <w:szCs w:val="16"/>
              </w:rPr>
              <w:t>,</w:t>
            </w:r>
            <w:r w:rsidRPr="00AA6956">
              <w:rPr>
                <w:rFonts w:cs="Times New Roman"/>
                <w:sz w:val="16"/>
                <w:szCs w:val="16"/>
                <w:cs/>
                <w:lang w:bidi="th-TH"/>
              </w:rPr>
              <w:t>471)</w:t>
            </w:r>
          </w:p>
        </w:tc>
      </w:tr>
      <w:tr w:rsidR="00A61EED" w:rsidRPr="000707A0" w14:paraId="2CDA2661" w14:textId="77777777">
        <w:tc>
          <w:tcPr>
            <w:tcW w:w="1356" w:type="pct"/>
          </w:tcPr>
          <w:p w14:paraId="251EA0F0" w14:textId="77777777" w:rsidR="00A61EED" w:rsidRPr="001A2D8A" w:rsidRDefault="00A61EED" w:rsidP="00A61EED">
            <w:pPr>
              <w:pStyle w:val="BodyText"/>
              <w:spacing w:after="0" w:line="240" w:lineRule="atLeast"/>
              <w:ind w:right="-45"/>
              <w:jc w:val="both"/>
              <w:rPr>
                <w:rFonts w:cs="Times New Roman"/>
                <w:b/>
                <w:bCs/>
                <w:sz w:val="16"/>
                <w:szCs w:val="16"/>
                <w:lang w:val="en-GB"/>
              </w:rPr>
            </w:pPr>
            <w:r w:rsidRPr="001A2D8A">
              <w:rPr>
                <w:rFonts w:cs="Times New Roman"/>
                <w:b/>
                <w:bCs/>
                <w:sz w:val="16"/>
                <w:szCs w:val="16"/>
                <w:lang w:val="en-GB"/>
              </w:rPr>
              <w:t>Hire-purchase receivables, net</w:t>
            </w:r>
          </w:p>
        </w:tc>
        <w:tc>
          <w:tcPr>
            <w:tcW w:w="514" w:type="pct"/>
          </w:tcPr>
          <w:p w14:paraId="2310DA2D" w14:textId="77777777" w:rsidR="00A61EED" w:rsidRPr="00EF2408" w:rsidRDefault="00A61EED" w:rsidP="00A61EED">
            <w:pPr>
              <w:tabs>
                <w:tab w:val="decimal" w:pos="673"/>
              </w:tabs>
              <w:spacing w:line="240" w:lineRule="atLeast"/>
              <w:ind w:right="-50"/>
              <w:rPr>
                <w:rFonts w:cs="Times New Roman"/>
                <w:sz w:val="16"/>
                <w:szCs w:val="16"/>
              </w:rPr>
            </w:pPr>
          </w:p>
        </w:tc>
        <w:tc>
          <w:tcPr>
            <w:tcW w:w="514" w:type="pct"/>
          </w:tcPr>
          <w:p w14:paraId="588EB2A8" w14:textId="77777777" w:rsidR="00A61EED" w:rsidRPr="00EF2408" w:rsidRDefault="00A61EED" w:rsidP="00A61EED">
            <w:pPr>
              <w:tabs>
                <w:tab w:val="decimal" w:pos="673"/>
              </w:tabs>
              <w:spacing w:line="240" w:lineRule="atLeast"/>
              <w:ind w:right="-50"/>
              <w:rPr>
                <w:rFonts w:cs="Times New Roman"/>
                <w:sz w:val="16"/>
                <w:szCs w:val="16"/>
              </w:rPr>
            </w:pPr>
          </w:p>
        </w:tc>
        <w:tc>
          <w:tcPr>
            <w:tcW w:w="561" w:type="pct"/>
          </w:tcPr>
          <w:p w14:paraId="7568CDB7" w14:textId="77777777" w:rsidR="00A61EED" w:rsidRPr="00EF2408" w:rsidRDefault="00A61EED" w:rsidP="00A61EED">
            <w:pPr>
              <w:tabs>
                <w:tab w:val="decimal" w:pos="673"/>
              </w:tabs>
              <w:spacing w:line="240" w:lineRule="atLeast"/>
              <w:ind w:right="-50"/>
              <w:rPr>
                <w:rFonts w:cs="Times New Roman"/>
                <w:sz w:val="16"/>
                <w:szCs w:val="16"/>
              </w:rPr>
            </w:pPr>
          </w:p>
        </w:tc>
        <w:tc>
          <w:tcPr>
            <w:tcW w:w="505" w:type="pct"/>
          </w:tcPr>
          <w:p w14:paraId="50A8DAE4" w14:textId="77777777" w:rsidR="00A61EED" w:rsidRPr="00EF2408" w:rsidRDefault="00A61EED" w:rsidP="00A61EED">
            <w:pPr>
              <w:tabs>
                <w:tab w:val="decimal" w:pos="673"/>
              </w:tabs>
              <w:spacing w:line="240" w:lineRule="atLeast"/>
              <w:ind w:right="-50"/>
              <w:rPr>
                <w:rFonts w:cs="Times New Roman"/>
                <w:sz w:val="16"/>
                <w:szCs w:val="16"/>
              </w:rPr>
            </w:pPr>
          </w:p>
        </w:tc>
        <w:tc>
          <w:tcPr>
            <w:tcW w:w="524" w:type="pct"/>
          </w:tcPr>
          <w:p w14:paraId="78E24EF1" w14:textId="77777777" w:rsidR="00A61EED" w:rsidRPr="00EF2408" w:rsidRDefault="00A61EED" w:rsidP="00A61EED">
            <w:pPr>
              <w:tabs>
                <w:tab w:val="decimal" w:pos="673"/>
              </w:tabs>
              <w:spacing w:line="240" w:lineRule="atLeast"/>
              <w:ind w:right="-50"/>
              <w:rPr>
                <w:rFonts w:cs="Times New Roman"/>
                <w:sz w:val="16"/>
                <w:szCs w:val="16"/>
              </w:rPr>
            </w:pPr>
          </w:p>
        </w:tc>
        <w:tc>
          <w:tcPr>
            <w:tcW w:w="561" w:type="pct"/>
          </w:tcPr>
          <w:p w14:paraId="1CFB65E5" w14:textId="77777777" w:rsidR="00A61EED" w:rsidRPr="00EF2408" w:rsidRDefault="00A61EED" w:rsidP="00A61EED">
            <w:pPr>
              <w:tabs>
                <w:tab w:val="decimal" w:pos="673"/>
              </w:tabs>
              <w:spacing w:line="240" w:lineRule="atLeast"/>
              <w:ind w:right="-50"/>
              <w:rPr>
                <w:rFonts w:cs="Times New Roman"/>
                <w:sz w:val="16"/>
                <w:szCs w:val="16"/>
              </w:rPr>
            </w:pPr>
          </w:p>
        </w:tc>
        <w:tc>
          <w:tcPr>
            <w:tcW w:w="465" w:type="pct"/>
          </w:tcPr>
          <w:p w14:paraId="7380BCDC" w14:textId="0BC0878A" w:rsidR="00A61EED" w:rsidRPr="000707A0" w:rsidRDefault="00A61EED" w:rsidP="00A61EED">
            <w:pPr>
              <w:pBdr>
                <w:bottom w:val="double" w:sz="4" w:space="1" w:color="auto"/>
              </w:pBdr>
              <w:tabs>
                <w:tab w:val="decimal" w:pos="673"/>
              </w:tabs>
              <w:spacing w:line="240" w:lineRule="atLeast"/>
              <w:ind w:right="-50"/>
              <w:rPr>
                <w:rFonts w:cstheme="minorBidi"/>
                <w:b/>
                <w:bCs/>
                <w:sz w:val="16"/>
                <w:cs/>
                <w:lang w:bidi="th-TH"/>
              </w:rPr>
            </w:pPr>
            <w:r w:rsidRPr="00AA6956">
              <w:rPr>
                <w:rFonts w:cs="Times New Roman"/>
                <w:b/>
                <w:bCs/>
                <w:sz w:val="16"/>
                <w:szCs w:val="16"/>
                <w:cs/>
                <w:lang w:bidi="th-TH"/>
              </w:rPr>
              <w:t>2</w:t>
            </w:r>
            <w:r w:rsidRPr="00AA6956">
              <w:rPr>
                <w:rFonts w:cs="Times New Roman"/>
                <w:b/>
                <w:bCs/>
                <w:sz w:val="16"/>
                <w:szCs w:val="16"/>
              </w:rPr>
              <w:t>,</w:t>
            </w:r>
            <w:r w:rsidRPr="00AA6956">
              <w:rPr>
                <w:rFonts w:cs="Times New Roman"/>
                <w:b/>
                <w:bCs/>
                <w:sz w:val="16"/>
                <w:szCs w:val="16"/>
                <w:cs/>
                <w:lang w:bidi="th-TH"/>
              </w:rPr>
              <w:t>196</w:t>
            </w:r>
            <w:r w:rsidRPr="00AA6956">
              <w:rPr>
                <w:rFonts w:cs="Times New Roman"/>
                <w:b/>
                <w:bCs/>
                <w:sz w:val="16"/>
                <w:szCs w:val="16"/>
              </w:rPr>
              <w:t>,</w:t>
            </w:r>
            <w:r w:rsidRPr="00AA6956">
              <w:rPr>
                <w:rFonts w:cs="Times New Roman"/>
                <w:b/>
                <w:bCs/>
                <w:sz w:val="16"/>
                <w:szCs w:val="16"/>
                <w:cs/>
                <w:lang w:bidi="th-TH"/>
              </w:rPr>
              <w:t>621</w:t>
            </w:r>
          </w:p>
        </w:tc>
      </w:tr>
    </w:tbl>
    <w:p w14:paraId="0D6E26D1" w14:textId="77777777" w:rsidR="002B794D" w:rsidRDefault="002B794D"/>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A61EED" w:rsidRPr="001A2D8A" w14:paraId="7AA9D1C2" w14:textId="77777777" w:rsidTr="00080F43">
        <w:tc>
          <w:tcPr>
            <w:tcW w:w="1356" w:type="pct"/>
          </w:tcPr>
          <w:p w14:paraId="5AC00EA2" w14:textId="77777777" w:rsidR="00A61EED" w:rsidRPr="001A2D8A" w:rsidRDefault="00A61EED" w:rsidP="00A61EED">
            <w:pPr>
              <w:pStyle w:val="BodyText"/>
              <w:spacing w:after="0" w:line="220" w:lineRule="exact"/>
              <w:ind w:right="-45"/>
              <w:jc w:val="both"/>
              <w:rPr>
                <w:rFonts w:cs="Times New Roman"/>
                <w:sz w:val="16"/>
                <w:szCs w:val="16"/>
                <w:lang w:val="en-GB"/>
              </w:rPr>
            </w:pPr>
          </w:p>
        </w:tc>
        <w:tc>
          <w:tcPr>
            <w:tcW w:w="3644" w:type="pct"/>
            <w:gridSpan w:val="7"/>
          </w:tcPr>
          <w:p w14:paraId="14FE4BAC" w14:textId="77777777" w:rsidR="00A61EED" w:rsidRPr="001A2D8A" w:rsidRDefault="00A61EED" w:rsidP="00A61EED">
            <w:pPr>
              <w:pStyle w:val="BodyText"/>
              <w:spacing w:after="0" w:line="220" w:lineRule="exact"/>
              <w:ind w:left="-113" w:right="-72"/>
              <w:jc w:val="center"/>
              <w:rPr>
                <w:rFonts w:cs="Times New Roman"/>
                <w:b/>
                <w:bCs/>
                <w:sz w:val="16"/>
                <w:szCs w:val="16"/>
                <w:lang w:val="en-GB"/>
              </w:rPr>
            </w:pPr>
            <w:r w:rsidRPr="001A2D8A">
              <w:rPr>
                <w:rFonts w:cs="Times New Roman"/>
                <w:b/>
                <w:bCs/>
                <w:sz w:val="16"/>
                <w:szCs w:val="16"/>
                <w:lang w:val="en-GB"/>
              </w:rPr>
              <w:t>Consolidated and the Bank</w:t>
            </w:r>
          </w:p>
        </w:tc>
      </w:tr>
      <w:tr w:rsidR="00A61EED" w:rsidRPr="001A2D8A" w14:paraId="126E9B65" w14:textId="77777777" w:rsidTr="00080F43">
        <w:tc>
          <w:tcPr>
            <w:tcW w:w="1356" w:type="pct"/>
          </w:tcPr>
          <w:p w14:paraId="5FE0FC3B" w14:textId="77777777" w:rsidR="00A61EED" w:rsidRPr="001A2D8A" w:rsidRDefault="00A61EED" w:rsidP="00A61EED">
            <w:pPr>
              <w:pStyle w:val="BodyText"/>
              <w:spacing w:after="0" w:line="220" w:lineRule="exact"/>
              <w:ind w:right="-45"/>
              <w:jc w:val="both"/>
              <w:rPr>
                <w:rFonts w:cs="Times New Roman"/>
                <w:sz w:val="16"/>
                <w:szCs w:val="16"/>
                <w:lang w:val="en-GB"/>
              </w:rPr>
            </w:pPr>
          </w:p>
        </w:tc>
        <w:tc>
          <w:tcPr>
            <w:tcW w:w="3644" w:type="pct"/>
            <w:gridSpan w:val="7"/>
          </w:tcPr>
          <w:p w14:paraId="55394DE8" w14:textId="7AC212E9" w:rsidR="00A61EED" w:rsidRPr="001A2D8A" w:rsidRDefault="00A61EED" w:rsidP="00A61EED">
            <w:pPr>
              <w:pStyle w:val="BodyText"/>
              <w:spacing w:after="0" w:line="220" w:lineRule="exact"/>
              <w:ind w:left="-113" w:right="-72"/>
              <w:jc w:val="center"/>
              <w:rPr>
                <w:rFonts w:cs="Times New Roman"/>
                <w:sz w:val="16"/>
                <w:szCs w:val="16"/>
                <w:lang w:val="en-GB" w:bidi="th-TH"/>
              </w:rPr>
            </w:pPr>
            <w:r>
              <w:rPr>
                <w:rFonts w:cs="Times New Roman"/>
                <w:sz w:val="16"/>
                <w:szCs w:val="16"/>
                <w:lang w:val="en-GB"/>
              </w:rPr>
              <w:t>31 December 2024</w:t>
            </w:r>
          </w:p>
        </w:tc>
      </w:tr>
      <w:tr w:rsidR="00A61EED" w:rsidRPr="001A2D8A" w14:paraId="787916EC" w14:textId="77777777" w:rsidTr="00080F43">
        <w:tc>
          <w:tcPr>
            <w:tcW w:w="1356" w:type="pct"/>
          </w:tcPr>
          <w:p w14:paraId="384C2A90" w14:textId="77777777" w:rsidR="00A61EED" w:rsidRPr="001A2D8A" w:rsidRDefault="00A61EED" w:rsidP="00A61EED">
            <w:pPr>
              <w:pStyle w:val="BodyText"/>
              <w:spacing w:after="0" w:line="220" w:lineRule="exact"/>
              <w:ind w:right="-45"/>
              <w:jc w:val="both"/>
              <w:rPr>
                <w:rFonts w:cs="Times New Roman"/>
                <w:sz w:val="16"/>
                <w:szCs w:val="16"/>
                <w:lang w:val="en-GB"/>
              </w:rPr>
            </w:pPr>
          </w:p>
        </w:tc>
        <w:tc>
          <w:tcPr>
            <w:tcW w:w="514" w:type="pct"/>
          </w:tcPr>
          <w:p w14:paraId="5D09AAFB" w14:textId="77777777" w:rsidR="00A61EED" w:rsidRPr="001A2D8A" w:rsidRDefault="00A61EED" w:rsidP="00A61EED">
            <w:pPr>
              <w:pStyle w:val="BodyText"/>
              <w:spacing w:after="0" w:line="220" w:lineRule="exact"/>
              <w:ind w:left="-108" w:right="-72"/>
              <w:jc w:val="center"/>
              <w:rPr>
                <w:rFonts w:cs="Times New Roman"/>
                <w:sz w:val="16"/>
                <w:szCs w:val="16"/>
                <w:lang w:val="en-GB"/>
              </w:rPr>
            </w:pPr>
          </w:p>
        </w:tc>
        <w:tc>
          <w:tcPr>
            <w:tcW w:w="514" w:type="pct"/>
          </w:tcPr>
          <w:p w14:paraId="56F142C3"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009B1C0B"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05" w:type="pct"/>
          </w:tcPr>
          <w:p w14:paraId="598F865F"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24" w:type="pct"/>
          </w:tcPr>
          <w:p w14:paraId="7222C313"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3AA2B008" w14:textId="77777777" w:rsidR="00A61EED" w:rsidRPr="001A2D8A" w:rsidRDefault="00A61EED" w:rsidP="00A61EED">
            <w:pPr>
              <w:pStyle w:val="BodyText"/>
              <w:spacing w:after="0" w:line="220" w:lineRule="exact"/>
              <w:ind w:left="-113" w:right="-72"/>
              <w:jc w:val="center"/>
              <w:rPr>
                <w:rFonts w:cs="Times New Roman"/>
                <w:sz w:val="16"/>
                <w:szCs w:val="16"/>
                <w:lang w:val="en-GB"/>
              </w:rPr>
            </w:pPr>
          </w:p>
        </w:tc>
        <w:tc>
          <w:tcPr>
            <w:tcW w:w="465" w:type="pct"/>
          </w:tcPr>
          <w:p w14:paraId="0E47EDC3" w14:textId="77777777" w:rsidR="00A61EED" w:rsidRPr="001A2D8A" w:rsidRDefault="00A61EED" w:rsidP="00A61EED">
            <w:pPr>
              <w:pStyle w:val="BodyText"/>
              <w:spacing w:after="0" w:line="220" w:lineRule="exact"/>
              <w:ind w:left="-113" w:right="-72"/>
              <w:jc w:val="center"/>
              <w:rPr>
                <w:rFonts w:cs="Times New Roman"/>
                <w:sz w:val="16"/>
                <w:szCs w:val="16"/>
                <w:lang w:val="en-GB"/>
              </w:rPr>
            </w:pPr>
          </w:p>
        </w:tc>
      </w:tr>
      <w:tr w:rsidR="00A61EED" w:rsidRPr="001A2D8A" w14:paraId="359B1106" w14:textId="77777777" w:rsidTr="00080F43">
        <w:tc>
          <w:tcPr>
            <w:tcW w:w="1356" w:type="pct"/>
          </w:tcPr>
          <w:p w14:paraId="587147B4" w14:textId="77777777" w:rsidR="00A61EED" w:rsidRPr="001A2D8A" w:rsidRDefault="00A61EED" w:rsidP="00A61EED">
            <w:pPr>
              <w:pStyle w:val="BodyText"/>
              <w:spacing w:after="0" w:line="220" w:lineRule="exact"/>
              <w:ind w:right="-45"/>
              <w:jc w:val="both"/>
              <w:rPr>
                <w:rFonts w:cs="Times New Roman"/>
                <w:b/>
                <w:bCs/>
                <w:i/>
                <w:iCs/>
                <w:sz w:val="16"/>
                <w:szCs w:val="16"/>
                <w:rtl/>
                <w:cs/>
                <w:lang w:val="en-GB"/>
              </w:rPr>
            </w:pPr>
          </w:p>
        </w:tc>
        <w:tc>
          <w:tcPr>
            <w:tcW w:w="514" w:type="pct"/>
          </w:tcPr>
          <w:p w14:paraId="0CD8BADB" w14:textId="77777777" w:rsidR="00A61EED" w:rsidRPr="001A2D8A" w:rsidRDefault="00A61EED" w:rsidP="00A61EED">
            <w:pPr>
              <w:pStyle w:val="BodyText"/>
              <w:spacing w:after="0" w:line="220" w:lineRule="exact"/>
              <w:ind w:left="-108" w:right="-72"/>
              <w:jc w:val="center"/>
              <w:rPr>
                <w:rFonts w:cs="Times New Roman"/>
                <w:sz w:val="16"/>
                <w:szCs w:val="16"/>
                <w:lang w:val="en-GB"/>
              </w:rPr>
            </w:pPr>
          </w:p>
        </w:tc>
        <w:tc>
          <w:tcPr>
            <w:tcW w:w="514" w:type="pct"/>
          </w:tcPr>
          <w:p w14:paraId="71851DB3"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1 year</w:t>
            </w:r>
          </w:p>
        </w:tc>
        <w:tc>
          <w:tcPr>
            <w:tcW w:w="561" w:type="pct"/>
          </w:tcPr>
          <w:p w14:paraId="1AD15A6F"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2 years</w:t>
            </w:r>
          </w:p>
        </w:tc>
        <w:tc>
          <w:tcPr>
            <w:tcW w:w="505" w:type="pct"/>
          </w:tcPr>
          <w:p w14:paraId="6C871848"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3 years</w:t>
            </w:r>
          </w:p>
        </w:tc>
        <w:tc>
          <w:tcPr>
            <w:tcW w:w="524" w:type="pct"/>
          </w:tcPr>
          <w:p w14:paraId="15BB78B2"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4 years</w:t>
            </w:r>
          </w:p>
        </w:tc>
        <w:tc>
          <w:tcPr>
            <w:tcW w:w="561" w:type="pct"/>
          </w:tcPr>
          <w:p w14:paraId="541205ED" w14:textId="77777777" w:rsidR="00A61EED" w:rsidRPr="001A2D8A" w:rsidRDefault="00A61EED" w:rsidP="00A61EED">
            <w:pPr>
              <w:pStyle w:val="BodyText"/>
              <w:spacing w:after="0" w:line="220" w:lineRule="exact"/>
              <w:ind w:left="-113" w:right="-72"/>
              <w:jc w:val="center"/>
              <w:rPr>
                <w:rFonts w:cs="Times New Roman"/>
                <w:sz w:val="16"/>
                <w:szCs w:val="16"/>
                <w:lang w:val="en-GB"/>
              </w:rPr>
            </w:pPr>
          </w:p>
        </w:tc>
        <w:tc>
          <w:tcPr>
            <w:tcW w:w="465" w:type="pct"/>
          </w:tcPr>
          <w:p w14:paraId="527A36F4" w14:textId="77777777" w:rsidR="00A61EED" w:rsidRPr="001A2D8A" w:rsidRDefault="00A61EED" w:rsidP="00A61EED">
            <w:pPr>
              <w:pStyle w:val="BodyText"/>
              <w:spacing w:after="0" w:line="220" w:lineRule="exact"/>
              <w:ind w:left="-113" w:right="-72"/>
              <w:jc w:val="center"/>
              <w:rPr>
                <w:rFonts w:cs="Times New Roman"/>
                <w:sz w:val="16"/>
                <w:szCs w:val="16"/>
                <w:lang w:val="en-GB"/>
              </w:rPr>
            </w:pPr>
          </w:p>
        </w:tc>
      </w:tr>
      <w:tr w:rsidR="00A61EED" w:rsidRPr="001A2D8A" w14:paraId="7C448F01" w14:textId="77777777" w:rsidTr="00080F43">
        <w:tc>
          <w:tcPr>
            <w:tcW w:w="1356" w:type="pct"/>
          </w:tcPr>
          <w:p w14:paraId="18E8D99D" w14:textId="77777777" w:rsidR="00A61EED" w:rsidRPr="001A2D8A" w:rsidRDefault="00A61EED" w:rsidP="00A61EED">
            <w:pPr>
              <w:pStyle w:val="BodyText"/>
              <w:spacing w:after="0" w:line="220" w:lineRule="exact"/>
              <w:ind w:right="-45"/>
              <w:jc w:val="both"/>
              <w:rPr>
                <w:rFonts w:cs="Times New Roman"/>
                <w:b/>
                <w:bCs/>
                <w:i/>
                <w:iCs/>
                <w:sz w:val="16"/>
                <w:szCs w:val="16"/>
                <w:rtl/>
                <w:cs/>
                <w:lang w:val="en-GB" w:bidi="th-TH"/>
              </w:rPr>
            </w:pPr>
          </w:p>
        </w:tc>
        <w:tc>
          <w:tcPr>
            <w:tcW w:w="514" w:type="pct"/>
          </w:tcPr>
          <w:p w14:paraId="37F12BFC"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14" w:type="pct"/>
          </w:tcPr>
          <w:p w14:paraId="3A31351E"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0CCFA02F"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05" w:type="pct"/>
          </w:tcPr>
          <w:p w14:paraId="1440EE37"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24" w:type="pct"/>
          </w:tcPr>
          <w:p w14:paraId="19FF5DDE"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74C0D5BA" w14:textId="77777777" w:rsidR="00A61EED" w:rsidRPr="001A2D8A" w:rsidRDefault="00A61EED" w:rsidP="00A61EED">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Portion due</w:t>
            </w:r>
          </w:p>
        </w:tc>
        <w:tc>
          <w:tcPr>
            <w:tcW w:w="465" w:type="pct"/>
          </w:tcPr>
          <w:p w14:paraId="24D436BC" w14:textId="77777777" w:rsidR="00A61EED" w:rsidRPr="001A2D8A" w:rsidRDefault="00A61EED" w:rsidP="00A61EED">
            <w:pPr>
              <w:pStyle w:val="BodyText"/>
              <w:spacing w:after="0" w:line="220" w:lineRule="exact"/>
              <w:ind w:left="-113" w:right="-72"/>
              <w:jc w:val="center"/>
              <w:rPr>
                <w:rFonts w:cs="Times New Roman"/>
                <w:sz w:val="16"/>
                <w:szCs w:val="16"/>
                <w:lang w:val="en-GB"/>
              </w:rPr>
            </w:pPr>
          </w:p>
        </w:tc>
      </w:tr>
      <w:tr w:rsidR="00A61EED" w:rsidRPr="001A2D8A" w14:paraId="0ACDC3DC" w14:textId="77777777" w:rsidTr="00080F43">
        <w:tc>
          <w:tcPr>
            <w:tcW w:w="1356" w:type="pct"/>
          </w:tcPr>
          <w:p w14:paraId="6D2F08DB" w14:textId="77777777" w:rsidR="00A61EED" w:rsidRPr="001A2D8A" w:rsidRDefault="00A61EED" w:rsidP="00A61EED">
            <w:pPr>
              <w:pStyle w:val="BodyText"/>
              <w:spacing w:after="0" w:line="220" w:lineRule="exact"/>
              <w:ind w:right="-45"/>
              <w:jc w:val="both"/>
              <w:rPr>
                <w:rFonts w:cs="Times New Roman"/>
                <w:b/>
                <w:bCs/>
                <w:i/>
                <w:iCs/>
                <w:sz w:val="16"/>
                <w:szCs w:val="16"/>
                <w:rtl/>
                <w:cs/>
                <w:lang w:val="en-GB"/>
              </w:rPr>
            </w:pPr>
          </w:p>
        </w:tc>
        <w:tc>
          <w:tcPr>
            <w:tcW w:w="514" w:type="pct"/>
          </w:tcPr>
          <w:p w14:paraId="40739E30"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within 1 year</w:t>
            </w:r>
          </w:p>
        </w:tc>
        <w:tc>
          <w:tcPr>
            <w:tcW w:w="514" w:type="pct"/>
          </w:tcPr>
          <w:p w14:paraId="2E886F2E"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2 years</w:t>
            </w:r>
          </w:p>
        </w:tc>
        <w:tc>
          <w:tcPr>
            <w:tcW w:w="561" w:type="pct"/>
          </w:tcPr>
          <w:p w14:paraId="431E0616"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3 years</w:t>
            </w:r>
          </w:p>
        </w:tc>
        <w:tc>
          <w:tcPr>
            <w:tcW w:w="505" w:type="pct"/>
          </w:tcPr>
          <w:p w14:paraId="71DC53AE"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4 years</w:t>
            </w:r>
          </w:p>
        </w:tc>
        <w:tc>
          <w:tcPr>
            <w:tcW w:w="524" w:type="pct"/>
          </w:tcPr>
          <w:p w14:paraId="2C832450" w14:textId="77777777" w:rsidR="00A61EED" w:rsidRPr="001A2D8A" w:rsidRDefault="00A61EED" w:rsidP="00A61EED">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5 years</w:t>
            </w:r>
          </w:p>
        </w:tc>
        <w:tc>
          <w:tcPr>
            <w:tcW w:w="561" w:type="pct"/>
          </w:tcPr>
          <w:p w14:paraId="3E14CC55" w14:textId="77777777" w:rsidR="00A61EED" w:rsidRPr="001A2D8A" w:rsidRDefault="00A61EED" w:rsidP="00A61EED">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over 5 years</w:t>
            </w:r>
          </w:p>
        </w:tc>
        <w:tc>
          <w:tcPr>
            <w:tcW w:w="465" w:type="pct"/>
          </w:tcPr>
          <w:p w14:paraId="3EEFA65B" w14:textId="77777777" w:rsidR="00A61EED" w:rsidRPr="001A2D8A" w:rsidRDefault="00A61EED" w:rsidP="00A61EED">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Total</w:t>
            </w:r>
          </w:p>
        </w:tc>
      </w:tr>
      <w:tr w:rsidR="00A61EED" w:rsidRPr="001A2D8A" w14:paraId="20426F09" w14:textId="77777777" w:rsidTr="00080F43">
        <w:tc>
          <w:tcPr>
            <w:tcW w:w="1356" w:type="pct"/>
          </w:tcPr>
          <w:p w14:paraId="12DF7763" w14:textId="77777777" w:rsidR="00A61EED" w:rsidRPr="001A2D8A" w:rsidRDefault="00A61EED" w:rsidP="00A61EED">
            <w:pPr>
              <w:pStyle w:val="BodyText"/>
              <w:spacing w:after="0" w:line="220" w:lineRule="exact"/>
              <w:ind w:right="-45"/>
              <w:rPr>
                <w:rFonts w:cs="Times New Roman"/>
                <w:sz w:val="16"/>
                <w:szCs w:val="16"/>
                <w:lang w:val="en-GB"/>
              </w:rPr>
            </w:pPr>
          </w:p>
        </w:tc>
        <w:tc>
          <w:tcPr>
            <w:tcW w:w="3644" w:type="pct"/>
            <w:gridSpan w:val="7"/>
          </w:tcPr>
          <w:p w14:paraId="21F3C7BD" w14:textId="77777777" w:rsidR="00A61EED" w:rsidRPr="001A2D8A" w:rsidRDefault="00A61EED" w:rsidP="00A61EED">
            <w:pPr>
              <w:spacing w:line="220" w:lineRule="exact"/>
              <w:ind w:left="-93" w:right="-268"/>
              <w:jc w:val="center"/>
              <w:rPr>
                <w:rFonts w:cs="Times New Roman"/>
                <w:i/>
                <w:iCs/>
                <w:sz w:val="16"/>
                <w:szCs w:val="16"/>
              </w:rPr>
            </w:pPr>
            <w:r w:rsidRPr="001A2D8A">
              <w:rPr>
                <w:rFonts w:cs="Times New Roman"/>
                <w:i/>
                <w:iCs/>
                <w:sz w:val="16"/>
                <w:szCs w:val="16"/>
              </w:rPr>
              <w:t>(in thousand Baht)</w:t>
            </w:r>
          </w:p>
        </w:tc>
      </w:tr>
      <w:tr w:rsidR="00A61EED" w:rsidRPr="001A2D8A" w14:paraId="648F6B78" w14:textId="77777777" w:rsidTr="00080F43">
        <w:tc>
          <w:tcPr>
            <w:tcW w:w="1356" w:type="pct"/>
          </w:tcPr>
          <w:p w14:paraId="2FAA69C9" w14:textId="77777777" w:rsidR="00A61EED" w:rsidRPr="001A2D8A" w:rsidRDefault="00A61EED" w:rsidP="00A61EED">
            <w:pPr>
              <w:pStyle w:val="BodyText"/>
              <w:spacing w:after="0" w:line="240" w:lineRule="atLeast"/>
              <w:ind w:right="-45"/>
              <w:rPr>
                <w:rFonts w:cs="Times New Roman"/>
                <w:i/>
                <w:iCs/>
                <w:sz w:val="16"/>
                <w:szCs w:val="16"/>
                <w:lang w:val="en-GB"/>
              </w:rPr>
            </w:pPr>
            <w:r w:rsidRPr="001A2D8A">
              <w:rPr>
                <w:rFonts w:cs="Times New Roman"/>
                <w:sz w:val="16"/>
                <w:szCs w:val="16"/>
                <w:lang w:val="en-GB"/>
              </w:rPr>
              <w:t>Hire-purchase receivables</w:t>
            </w:r>
          </w:p>
        </w:tc>
        <w:tc>
          <w:tcPr>
            <w:tcW w:w="514" w:type="pct"/>
          </w:tcPr>
          <w:p w14:paraId="37A922BB" w14:textId="08BC2DF0" w:rsidR="00A61EED" w:rsidRPr="00EF2408" w:rsidRDefault="00A61EED" w:rsidP="00A61EED">
            <w:pPr>
              <w:tabs>
                <w:tab w:val="decimal" w:pos="673"/>
              </w:tabs>
              <w:spacing w:line="240" w:lineRule="atLeast"/>
              <w:ind w:right="-50"/>
              <w:rPr>
                <w:rFonts w:cs="Times New Roman"/>
                <w:sz w:val="16"/>
                <w:szCs w:val="16"/>
              </w:rPr>
            </w:pPr>
            <w:r w:rsidRPr="00B92941">
              <w:rPr>
                <w:rFonts w:cs="Times New Roman"/>
                <w:sz w:val="16"/>
                <w:szCs w:val="16"/>
              </w:rPr>
              <w:t>601,225</w:t>
            </w:r>
          </w:p>
        </w:tc>
        <w:tc>
          <w:tcPr>
            <w:tcW w:w="514" w:type="pct"/>
          </w:tcPr>
          <w:p w14:paraId="6EA62A2F" w14:textId="10DA3937" w:rsidR="00A61EED" w:rsidRPr="00EF2408" w:rsidRDefault="00A61EED" w:rsidP="00A61EED">
            <w:pPr>
              <w:tabs>
                <w:tab w:val="decimal" w:pos="673"/>
              </w:tabs>
              <w:spacing w:line="240" w:lineRule="atLeast"/>
              <w:ind w:right="-50"/>
              <w:rPr>
                <w:rFonts w:cs="Times New Roman"/>
                <w:sz w:val="16"/>
                <w:szCs w:val="16"/>
              </w:rPr>
            </w:pPr>
            <w:r w:rsidRPr="00B92941">
              <w:rPr>
                <w:rFonts w:cs="Times New Roman"/>
                <w:sz w:val="16"/>
                <w:szCs w:val="16"/>
              </w:rPr>
              <w:t>510,69</w:t>
            </w:r>
            <w:r>
              <w:rPr>
                <w:rFonts w:cs="Times New Roman"/>
                <w:sz w:val="16"/>
                <w:szCs w:val="16"/>
              </w:rPr>
              <w:t>3</w:t>
            </w:r>
          </w:p>
        </w:tc>
        <w:tc>
          <w:tcPr>
            <w:tcW w:w="561" w:type="pct"/>
          </w:tcPr>
          <w:p w14:paraId="77AD4D80" w14:textId="457E60FA" w:rsidR="00A61EED" w:rsidRPr="00EF2408" w:rsidRDefault="00A61EED" w:rsidP="00A61EED">
            <w:pPr>
              <w:tabs>
                <w:tab w:val="decimal" w:pos="673"/>
              </w:tabs>
              <w:spacing w:line="240" w:lineRule="atLeast"/>
              <w:ind w:right="-50"/>
              <w:rPr>
                <w:rFonts w:cs="Times New Roman"/>
                <w:sz w:val="16"/>
                <w:szCs w:val="16"/>
              </w:rPr>
            </w:pPr>
            <w:r w:rsidRPr="00B92941">
              <w:rPr>
                <w:rFonts w:cs="Times New Roman"/>
                <w:sz w:val="16"/>
                <w:szCs w:val="16"/>
              </w:rPr>
              <w:t>431,593</w:t>
            </w:r>
          </w:p>
        </w:tc>
        <w:tc>
          <w:tcPr>
            <w:tcW w:w="505" w:type="pct"/>
          </w:tcPr>
          <w:p w14:paraId="4E830E3A" w14:textId="0F874613" w:rsidR="00A61EED" w:rsidRPr="00EF2408" w:rsidRDefault="00A61EED" w:rsidP="00A61EED">
            <w:pPr>
              <w:tabs>
                <w:tab w:val="decimal" w:pos="673"/>
              </w:tabs>
              <w:spacing w:line="240" w:lineRule="atLeast"/>
              <w:ind w:right="-50"/>
              <w:rPr>
                <w:rFonts w:cs="Times New Roman"/>
                <w:sz w:val="16"/>
                <w:szCs w:val="16"/>
              </w:rPr>
            </w:pPr>
            <w:r w:rsidRPr="00B92941">
              <w:rPr>
                <w:rFonts w:cs="Times New Roman"/>
                <w:sz w:val="16"/>
                <w:szCs w:val="16"/>
              </w:rPr>
              <w:t>306,128</w:t>
            </w:r>
          </w:p>
        </w:tc>
        <w:tc>
          <w:tcPr>
            <w:tcW w:w="524" w:type="pct"/>
          </w:tcPr>
          <w:p w14:paraId="14C5A21C" w14:textId="7630A827" w:rsidR="00A61EED" w:rsidRPr="00EF2408" w:rsidRDefault="00A61EED" w:rsidP="00A61EED">
            <w:pPr>
              <w:tabs>
                <w:tab w:val="decimal" w:pos="673"/>
              </w:tabs>
              <w:spacing w:line="240" w:lineRule="atLeast"/>
              <w:ind w:right="-50"/>
              <w:rPr>
                <w:rFonts w:cs="Times New Roman"/>
                <w:sz w:val="16"/>
                <w:szCs w:val="16"/>
              </w:rPr>
            </w:pPr>
            <w:r w:rsidRPr="00B92941">
              <w:rPr>
                <w:rFonts w:cs="Times New Roman"/>
                <w:sz w:val="16"/>
                <w:szCs w:val="16"/>
              </w:rPr>
              <w:t>170,770</w:t>
            </w:r>
          </w:p>
        </w:tc>
        <w:tc>
          <w:tcPr>
            <w:tcW w:w="561" w:type="pct"/>
          </w:tcPr>
          <w:p w14:paraId="7CE8DA3E" w14:textId="59A4F4B4" w:rsidR="00A61EED" w:rsidRPr="00EF2408" w:rsidRDefault="00A61EED" w:rsidP="00A61EED">
            <w:pPr>
              <w:tabs>
                <w:tab w:val="decimal" w:pos="673"/>
              </w:tabs>
              <w:spacing w:line="240" w:lineRule="atLeast"/>
              <w:ind w:right="-50"/>
              <w:rPr>
                <w:rFonts w:cs="Times New Roman"/>
                <w:sz w:val="16"/>
                <w:szCs w:val="16"/>
              </w:rPr>
            </w:pPr>
            <w:r w:rsidRPr="00B92941">
              <w:rPr>
                <w:rFonts w:cs="Times New Roman"/>
                <w:sz w:val="16"/>
                <w:szCs w:val="16"/>
              </w:rPr>
              <w:t>76,437</w:t>
            </w:r>
          </w:p>
        </w:tc>
        <w:tc>
          <w:tcPr>
            <w:tcW w:w="465" w:type="pct"/>
          </w:tcPr>
          <w:p w14:paraId="0C098712" w14:textId="6FCD8388" w:rsidR="00A61EED" w:rsidRPr="00EF2408" w:rsidRDefault="00A61EED" w:rsidP="00A61EED">
            <w:pPr>
              <w:tabs>
                <w:tab w:val="decimal" w:pos="673"/>
              </w:tabs>
              <w:spacing w:line="240" w:lineRule="atLeast"/>
              <w:ind w:right="-50"/>
              <w:rPr>
                <w:rFonts w:cs="Times New Roman"/>
                <w:sz w:val="16"/>
                <w:szCs w:val="16"/>
              </w:rPr>
            </w:pPr>
            <w:r w:rsidRPr="00B92941">
              <w:rPr>
                <w:rFonts w:cs="Times New Roman"/>
                <w:sz w:val="16"/>
                <w:szCs w:val="16"/>
              </w:rPr>
              <w:t>2,096,84</w:t>
            </w:r>
            <w:r>
              <w:rPr>
                <w:rFonts w:cs="Times New Roman"/>
                <w:sz w:val="16"/>
                <w:szCs w:val="16"/>
              </w:rPr>
              <w:t>6</w:t>
            </w:r>
          </w:p>
        </w:tc>
      </w:tr>
      <w:tr w:rsidR="00A61EED" w:rsidRPr="001A2D8A" w14:paraId="12FA889B" w14:textId="77777777" w:rsidTr="00080F43">
        <w:tc>
          <w:tcPr>
            <w:tcW w:w="1356" w:type="pct"/>
          </w:tcPr>
          <w:p w14:paraId="6D1AC1B1" w14:textId="77777777" w:rsidR="00A61EED" w:rsidRPr="001A2D8A" w:rsidRDefault="00A61EED" w:rsidP="00A61EED">
            <w:pPr>
              <w:pStyle w:val="BodyText"/>
              <w:spacing w:after="0" w:line="240" w:lineRule="atLeast"/>
              <w:ind w:right="-45"/>
              <w:rPr>
                <w:rFonts w:cs="Times New Roman"/>
                <w:sz w:val="16"/>
                <w:szCs w:val="16"/>
                <w:lang w:val="en-GB"/>
              </w:rPr>
            </w:pPr>
            <w:r w:rsidRPr="001A2D8A">
              <w:rPr>
                <w:rFonts w:cs="Times New Roman"/>
                <w:i/>
                <w:iCs/>
                <w:sz w:val="16"/>
                <w:szCs w:val="16"/>
                <w:lang w:val="en-GB"/>
              </w:rPr>
              <w:t xml:space="preserve">Less </w:t>
            </w:r>
            <w:r w:rsidRPr="001A2D8A">
              <w:rPr>
                <w:rFonts w:cs="Times New Roman"/>
                <w:sz w:val="16"/>
                <w:szCs w:val="16"/>
                <w:lang w:val="en-GB"/>
              </w:rPr>
              <w:t xml:space="preserve">unearned interest income </w:t>
            </w:r>
          </w:p>
        </w:tc>
        <w:tc>
          <w:tcPr>
            <w:tcW w:w="514" w:type="pct"/>
          </w:tcPr>
          <w:p w14:paraId="3685A11B" w14:textId="3A963F13" w:rsidR="00A61EED" w:rsidRPr="00EF2408" w:rsidRDefault="00A61EED" w:rsidP="00A61EED">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14" w:type="pct"/>
          </w:tcPr>
          <w:p w14:paraId="3F8261C0" w14:textId="30FE82DC" w:rsidR="00A61EED" w:rsidRPr="00EF2408" w:rsidRDefault="00A61EED" w:rsidP="00A61EED">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61" w:type="pct"/>
          </w:tcPr>
          <w:p w14:paraId="07ECCD88" w14:textId="2EEF0C49" w:rsidR="00A61EED" w:rsidRPr="00EF2408" w:rsidRDefault="00A61EED" w:rsidP="00A61EED">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05" w:type="pct"/>
          </w:tcPr>
          <w:p w14:paraId="22959886" w14:textId="23B7289C" w:rsidR="00A61EED" w:rsidRPr="00EF2408" w:rsidRDefault="00A61EED" w:rsidP="00A61EED">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24" w:type="pct"/>
          </w:tcPr>
          <w:p w14:paraId="60091668" w14:textId="449DA537" w:rsidR="00A61EED" w:rsidRPr="00EF2408" w:rsidRDefault="00A61EED" w:rsidP="00A61EED">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561" w:type="pct"/>
          </w:tcPr>
          <w:p w14:paraId="57AD89CB" w14:textId="6ED7FFD3" w:rsidR="00A61EED" w:rsidRPr="00EF2408" w:rsidRDefault="00A61EED" w:rsidP="00A61EED">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c>
          <w:tcPr>
            <w:tcW w:w="465" w:type="pct"/>
          </w:tcPr>
          <w:p w14:paraId="378C0DCF" w14:textId="6F7E417A" w:rsidR="00A61EED" w:rsidRPr="00EF2408" w:rsidRDefault="00A61EED" w:rsidP="00A61EED">
            <w:pPr>
              <w:pBdr>
                <w:bottom w:val="single" w:sz="4" w:space="1" w:color="auto"/>
              </w:pBdr>
              <w:tabs>
                <w:tab w:val="decimal" w:pos="673"/>
              </w:tabs>
              <w:spacing w:line="240" w:lineRule="atLeast"/>
              <w:ind w:right="-50"/>
              <w:rPr>
                <w:rFonts w:cs="Times New Roman"/>
                <w:sz w:val="16"/>
                <w:szCs w:val="16"/>
              </w:rPr>
            </w:pPr>
            <w:r w:rsidRPr="0093239C">
              <w:rPr>
                <w:sz w:val="16"/>
                <w:szCs w:val="16"/>
              </w:rPr>
              <w:t>-</w:t>
            </w:r>
          </w:p>
        </w:tc>
      </w:tr>
      <w:tr w:rsidR="00A61EED" w:rsidRPr="001A2D8A" w14:paraId="2BCFF7B3" w14:textId="77777777" w:rsidTr="00080F43">
        <w:tc>
          <w:tcPr>
            <w:tcW w:w="1356" w:type="pct"/>
          </w:tcPr>
          <w:p w14:paraId="305763F2" w14:textId="77777777" w:rsidR="00A61EED" w:rsidRPr="001A2D8A" w:rsidRDefault="00A61EED" w:rsidP="00A61EED">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Present value of minimum lease </w:t>
            </w:r>
          </w:p>
        </w:tc>
        <w:tc>
          <w:tcPr>
            <w:tcW w:w="514" w:type="pct"/>
          </w:tcPr>
          <w:p w14:paraId="23A21940" w14:textId="77777777" w:rsidR="00A61EED" w:rsidRPr="00EF2408" w:rsidRDefault="00A61EED" w:rsidP="00A61EED">
            <w:pPr>
              <w:tabs>
                <w:tab w:val="decimal" w:pos="673"/>
              </w:tabs>
              <w:spacing w:line="240" w:lineRule="atLeast"/>
              <w:ind w:right="-50"/>
              <w:rPr>
                <w:rFonts w:cs="Times New Roman"/>
                <w:sz w:val="16"/>
                <w:szCs w:val="16"/>
              </w:rPr>
            </w:pPr>
          </w:p>
        </w:tc>
        <w:tc>
          <w:tcPr>
            <w:tcW w:w="514" w:type="pct"/>
          </w:tcPr>
          <w:p w14:paraId="1CAF7A07" w14:textId="77777777" w:rsidR="00A61EED" w:rsidRPr="00EF2408" w:rsidRDefault="00A61EED" w:rsidP="00A61EED">
            <w:pPr>
              <w:tabs>
                <w:tab w:val="decimal" w:pos="673"/>
              </w:tabs>
              <w:spacing w:line="240" w:lineRule="atLeast"/>
              <w:ind w:right="-50"/>
              <w:rPr>
                <w:rFonts w:cs="Times New Roman"/>
                <w:sz w:val="16"/>
                <w:szCs w:val="16"/>
              </w:rPr>
            </w:pPr>
          </w:p>
        </w:tc>
        <w:tc>
          <w:tcPr>
            <w:tcW w:w="561" w:type="pct"/>
          </w:tcPr>
          <w:p w14:paraId="12E926DA" w14:textId="77777777" w:rsidR="00A61EED" w:rsidRPr="00EF2408" w:rsidRDefault="00A61EED" w:rsidP="00A61EED">
            <w:pPr>
              <w:tabs>
                <w:tab w:val="decimal" w:pos="673"/>
              </w:tabs>
              <w:spacing w:line="240" w:lineRule="atLeast"/>
              <w:ind w:right="-50"/>
              <w:rPr>
                <w:rFonts w:cs="Times New Roman"/>
                <w:sz w:val="16"/>
                <w:szCs w:val="16"/>
              </w:rPr>
            </w:pPr>
          </w:p>
        </w:tc>
        <w:tc>
          <w:tcPr>
            <w:tcW w:w="505" w:type="pct"/>
          </w:tcPr>
          <w:p w14:paraId="1584378A" w14:textId="77777777" w:rsidR="00A61EED" w:rsidRPr="00EF2408" w:rsidRDefault="00A61EED" w:rsidP="00A61EED">
            <w:pPr>
              <w:tabs>
                <w:tab w:val="decimal" w:pos="673"/>
              </w:tabs>
              <w:spacing w:line="240" w:lineRule="atLeast"/>
              <w:ind w:right="-50"/>
              <w:rPr>
                <w:rFonts w:cs="Times New Roman"/>
                <w:sz w:val="16"/>
                <w:szCs w:val="16"/>
              </w:rPr>
            </w:pPr>
          </w:p>
        </w:tc>
        <w:tc>
          <w:tcPr>
            <w:tcW w:w="524" w:type="pct"/>
          </w:tcPr>
          <w:p w14:paraId="0C536168" w14:textId="77777777" w:rsidR="00A61EED" w:rsidRPr="00EF2408" w:rsidRDefault="00A61EED" w:rsidP="00A61EED">
            <w:pPr>
              <w:tabs>
                <w:tab w:val="decimal" w:pos="673"/>
              </w:tabs>
              <w:spacing w:line="240" w:lineRule="atLeast"/>
              <w:ind w:right="-50"/>
              <w:rPr>
                <w:rFonts w:cs="Times New Roman"/>
                <w:sz w:val="16"/>
                <w:szCs w:val="16"/>
              </w:rPr>
            </w:pPr>
          </w:p>
        </w:tc>
        <w:tc>
          <w:tcPr>
            <w:tcW w:w="561" w:type="pct"/>
          </w:tcPr>
          <w:p w14:paraId="75CC9610" w14:textId="77777777" w:rsidR="00A61EED" w:rsidRPr="00EF2408" w:rsidRDefault="00A61EED" w:rsidP="00A61EED">
            <w:pPr>
              <w:tabs>
                <w:tab w:val="decimal" w:pos="673"/>
              </w:tabs>
              <w:spacing w:line="240" w:lineRule="atLeast"/>
              <w:ind w:right="-50"/>
              <w:rPr>
                <w:rFonts w:cs="Times New Roman"/>
                <w:sz w:val="16"/>
                <w:szCs w:val="16"/>
              </w:rPr>
            </w:pPr>
          </w:p>
        </w:tc>
        <w:tc>
          <w:tcPr>
            <w:tcW w:w="465" w:type="pct"/>
          </w:tcPr>
          <w:p w14:paraId="44A5E85C" w14:textId="77777777" w:rsidR="00A61EED" w:rsidRPr="00EF2408" w:rsidRDefault="00A61EED" w:rsidP="00A61EED">
            <w:pPr>
              <w:tabs>
                <w:tab w:val="decimal" w:pos="673"/>
              </w:tabs>
              <w:spacing w:line="240" w:lineRule="atLeast"/>
              <w:ind w:right="-50"/>
              <w:rPr>
                <w:rFonts w:cs="Times New Roman"/>
                <w:sz w:val="16"/>
                <w:szCs w:val="16"/>
              </w:rPr>
            </w:pPr>
          </w:p>
        </w:tc>
      </w:tr>
      <w:tr w:rsidR="00A61EED" w:rsidRPr="001A2D8A" w14:paraId="2E41FD33" w14:textId="77777777" w:rsidTr="00080F43">
        <w:tc>
          <w:tcPr>
            <w:tcW w:w="1356" w:type="pct"/>
          </w:tcPr>
          <w:p w14:paraId="645E658B" w14:textId="77777777" w:rsidR="00A61EED" w:rsidRPr="001A2D8A" w:rsidRDefault="00A61EED" w:rsidP="00A61EED">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   payments</w:t>
            </w:r>
          </w:p>
        </w:tc>
        <w:tc>
          <w:tcPr>
            <w:tcW w:w="514" w:type="pct"/>
          </w:tcPr>
          <w:p w14:paraId="146A6555" w14:textId="08BE32A0" w:rsidR="00A61EED" w:rsidRPr="00EF2408" w:rsidRDefault="00A61EED" w:rsidP="00A61EED">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601,225</w:t>
            </w:r>
          </w:p>
        </w:tc>
        <w:tc>
          <w:tcPr>
            <w:tcW w:w="514" w:type="pct"/>
          </w:tcPr>
          <w:p w14:paraId="50BE2D91" w14:textId="6E8F29C8" w:rsidR="00A61EED" w:rsidRPr="00EF2408" w:rsidRDefault="00A61EED" w:rsidP="00A61EED">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510,69</w:t>
            </w:r>
            <w:r>
              <w:rPr>
                <w:rFonts w:cs="Times New Roman"/>
                <w:sz w:val="16"/>
                <w:szCs w:val="16"/>
              </w:rPr>
              <w:t>3</w:t>
            </w:r>
          </w:p>
        </w:tc>
        <w:tc>
          <w:tcPr>
            <w:tcW w:w="561" w:type="pct"/>
          </w:tcPr>
          <w:p w14:paraId="2AE6FCA7" w14:textId="01388B8B" w:rsidR="00A61EED" w:rsidRPr="00EF2408" w:rsidRDefault="00A61EED" w:rsidP="00A61EED">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431,593</w:t>
            </w:r>
          </w:p>
        </w:tc>
        <w:tc>
          <w:tcPr>
            <w:tcW w:w="505" w:type="pct"/>
          </w:tcPr>
          <w:p w14:paraId="7A77587F" w14:textId="714DF2F7" w:rsidR="00A61EED" w:rsidRPr="00EF2408" w:rsidRDefault="00A61EED" w:rsidP="00A61EED">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306,128</w:t>
            </w:r>
          </w:p>
        </w:tc>
        <w:tc>
          <w:tcPr>
            <w:tcW w:w="524" w:type="pct"/>
          </w:tcPr>
          <w:p w14:paraId="4F8B0B6E" w14:textId="566ED2A9" w:rsidR="00A61EED" w:rsidRPr="00EF2408" w:rsidRDefault="00A61EED" w:rsidP="00A61EED">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170,770</w:t>
            </w:r>
          </w:p>
        </w:tc>
        <w:tc>
          <w:tcPr>
            <w:tcW w:w="561" w:type="pct"/>
          </w:tcPr>
          <w:p w14:paraId="24424837" w14:textId="7494762F" w:rsidR="00A61EED" w:rsidRPr="00EF2408" w:rsidRDefault="00A61EED" w:rsidP="00A61EED">
            <w:pPr>
              <w:pBdr>
                <w:bottom w:val="double" w:sz="4" w:space="1" w:color="auto"/>
              </w:pBdr>
              <w:tabs>
                <w:tab w:val="decimal" w:pos="673"/>
              </w:tabs>
              <w:spacing w:line="240" w:lineRule="atLeast"/>
              <w:ind w:right="-50"/>
              <w:rPr>
                <w:rFonts w:cs="Times New Roman"/>
                <w:sz w:val="16"/>
                <w:szCs w:val="16"/>
              </w:rPr>
            </w:pPr>
            <w:r w:rsidRPr="00B92941">
              <w:rPr>
                <w:rFonts w:cs="Times New Roman"/>
                <w:sz w:val="16"/>
                <w:szCs w:val="16"/>
              </w:rPr>
              <w:t>76,437</w:t>
            </w:r>
          </w:p>
        </w:tc>
        <w:tc>
          <w:tcPr>
            <w:tcW w:w="465" w:type="pct"/>
          </w:tcPr>
          <w:p w14:paraId="1DD923E0" w14:textId="2A16667C" w:rsidR="00A61EED" w:rsidRPr="00EF2408" w:rsidRDefault="00A61EED" w:rsidP="00A61EED">
            <w:pPr>
              <w:tabs>
                <w:tab w:val="decimal" w:pos="673"/>
              </w:tabs>
              <w:spacing w:line="240" w:lineRule="atLeast"/>
              <w:ind w:right="-50"/>
              <w:rPr>
                <w:rFonts w:cs="Times New Roman"/>
                <w:sz w:val="16"/>
                <w:szCs w:val="16"/>
              </w:rPr>
            </w:pPr>
            <w:r w:rsidRPr="00B92941">
              <w:rPr>
                <w:rFonts w:cs="Times New Roman"/>
                <w:sz w:val="16"/>
                <w:szCs w:val="16"/>
              </w:rPr>
              <w:t>2,096,84</w:t>
            </w:r>
            <w:r>
              <w:rPr>
                <w:rFonts w:cs="Times New Roman"/>
                <w:sz w:val="16"/>
                <w:szCs w:val="16"/>
              </w:rPr>
              <w:t>6</w:t>
            </w:r>
          </w:p>
        </w:tc>
      </w:tr>
      <w:tr w:rsidR="00A61EED" w:rsidRPr="001A2D8A" w14:paraId="37321EAE" w14:textId="77777777" w:rsidTr="00080F43">
        <w:tc>
          <w:tcPr>
            <w:tcW w:w="1356" w:type="pct"/>
          </w:tcPr>
          <w:p w14:paraId="349B698A" w14:textId="77777777" w:rsidR="00A61EED" w:rsidRPr="001A2D8A" w:rsidRDefault="00A61EED" w:rsidP="00A61EED">
            <w:pPr>
              <w:pStyle w:val="BodyText"/>
              <w:spacing w:after="0" w:line="240" w:lineRule="atLeast"/>
              <w:ind w:left="252" w:right="76" w:hanging="252"/>
              <w:jc w:val="both"/>
              <w:rPr>
                <w:rFonts w:cs="Times New Roman"/>
                <w:sz w:val="16"/>
                <w:szCs w:val="16"/>
                <w:lang w:val="en-GB"/>
              </w:rPr>
            </w:pPr>
            <w:r>
              <w:rPr>
                <w:rFonts w:cs="Times New Roman"/>
                <w:i/>
                <w:iCs/>
                <w:sz w:val="16"/>
                <w:szCs w:val="16"/>
                <w:lang w:val="en-GB"/>
              </w:rPr>
              <w:t xml:space="preserve">Add </w:t>
            </w:r>
            <w:r w:rsidRPr="00360B85">
              <w:rPr>
                <w:rFonts w:cs="Times New Roman"/>
                <w:sz w:val="16"/>
                <w:szCs w:val="16"/>
                <w:lang w:val="en-GB"/>
              </w:rPr>
              <w:t>accrued interest receivables</w:t>
            </w:r>
            <w:r>
              <w:rPr>
                <w:rFonts w:cs="Times New Roman"/>
                <w:sz w:val="16"/>
                <w:szCs w:val="16"/>
                <w:lang w:val="en-GB"/>
              </w:rPr>
              <w:t xml:space="preserve"> </w:t>
            </w:r>
            <w:r w:rsidRPr="00360B85">
              <w:rPr>
                <w:rFonts w:cs="Times New Roman"/>
                <w:sz w:val="16"/>
                <w:szCs w:val="16"/>
                <w:lang w:val="en-GB"/>
              </w:rPr>
              <w:t>and</w:t>
            </w:r>
            <w:r>
              <w:rPr>
                <w:rFonts w:cs="Times New Roman"/>
                <w:sz w:val="16"/>
                <w:szCs w:val="16"/>
                <w:lang w:val="en-GB"/>
              </w:rPr>
              <w:br/>
              <w:t xml:space="preserve">   </w:t>
            </w:r>
            <w:r w:rsidRPr="00360B85">
              <w:rPr>
                <w:rFonts w:cs="Times New Roman"/>
                <w:sz w:val="16"/>
                <w:szCs w:val="16"/>
                <w:lang w:val="en-GB"/>
              </w:rPr>
              <w:t xml:space="preserve"> undue interest receivables</w:t>
            </w:r>
          </w:p>
        </w:tc>
        <w:tc>
          <w:tcPr>
            <w:tcW w:w="514" w:type="pct"/>
          </w:tcPr>
          <w:p w14:paraId="492CAF12" w14:textId="77777777" w:rsidR="00A61EED" w:rsidRPr="00EF2408" w:rsidRDefault="00A61EED" w:rsidP="00A61EED">
            <w:pPr>
              <w:tabs>
                <w:tab w:val="decimal" w:pos="673"/>
              </w:tabs>
              <w:spacing w:line="240" w:lineRule="atLeast"/>
              <w:ind w:right="-50"/>
              <w:rPr>
                <w:rFonts w:cs="Times New Roman"/>
                <w:sz w:val="16"/>
                <w:szCs w:val="16"/>
              </w:rPr>
            </w:pPr>
          </w:p>
        </w:tc>
        <w:tc>
          <w:tcPr>
            <w:tcW w:w="514" w:type="pct"/>
          </w:tcPr>
          <w:p w14:paraId="52451A82" w14:textId="77777777" w:rsidR="00A61EED" w:rsidRPr="00EF2408" w:rsidRDefault="00A61EED" w:rsidP="00A61EED">
            <w:pPr>
              <w:tabs>
                <w:tab w:val="decimal" w:pos="673"/>
              </w:tabs>
              <w:spacing w:line="240" w:lineRule="atLeast"/>
              <w:ind w:right="-50"/>
              <w:rPr>
                <w:rFonts w:cs="Times New Roman"/>
                <w:sz w:val="16"/>
                <w:szCs w:val="16"/>
              </w:rPr>
            </w:pPr>
          </w:p>
        </w:tc>
        <w:tc>
          <w:tcPr>
            <w:tcW w:w="561" w:type="pct"/>
          </w:tcPr>
          <w:p w14:paraId="4016C651" w14:textId="77777777" w:rsidR="00A61EED" w:rsidRPr="00EF2408" w:rsidRDefault="00A61EED" w:rsidP="00A61EED">
            <w:pPr>
              <w:tabs>
                <w:tab w:val="decimal" w:pos="673"/>
              </w:tabs>
              <w:spacing w:line="240" w:lineRule="atLeast"/>
              <w:ind w:right="-50"/>
              <w:rPr>
                <w:rFonts w:cs="Times New Roman"/>
                <w:sz w:val="16"/>
                <w:szCs w:val="16"/>
              </w:rPr>
            </w:pPr>
          </w:p>
        </w:tc>
        <w:tc>
          <w:tcPr>
            <w:tcW w:w="505" w:type="pct"/>
          </w:tcPr>
          <w:p w14:paraId="44C2EA24" w14:textId="77777777" w:rsidR="00A61EED" w:rsidRPr="00EF2408" w:rsidRDefault="00A61EED" w:rsidP="00A61EED">
            <w:pPr>
              <w:tabs>
                <w:tab w:val="decimal" w:pos="673"/>
              </w:tabs>
              <w:spacing w:line="240" w:lineRule="atLeast"/>
              <w:ind w:right="-50"/>
              <w:rPr>
                <w:rFonts w:cs="Times New Roman"/>
                <w:sz w:val="16"/>
                <w:szCs w:val="16"/>
              </w:rPr>
            </w:pPr>
          </w:p>
        </w:tc>
        <w:tc>
          <w:tcPr>
            <w:tcW w:w="524" w:type="pct"/>
          </w:tcPr>
          <w:p w14:paraId="049D4352" w14:textId="77777777" w:rsidR="00A61EED" w:rsidRPr="00EF2408" w:rsidRDefault="00A61EED" w:rsidP="00A61EED">
            <w:pPr>
              <w:tabs>
                <w:tab w:val="decimal" w:pos="673"/>
              </w:tabs>
              <w:spacing w:line="240" w:lineRule="atLeast"/>
              <w:ind w:right="-50"/>
              <w:rPr>
                <w:rFonts w:cs="Times New Roman"/>
                <w:sz w:val="16"/>
                <w:szCs w:val="16"/>
              </w:rPr>
            </w:pPr>
          </w:p>
        </w:tc>
        <w:tc>
          <w:tcPr>
            <w:tcW w:w="561" w:type="pct"/>
          </w:tcPr>
          <w:p w14:paraId="202C44E8" w14:textId="77777777" w:rsidR="00A61EED" w:rsidRPr="00EF2408" w:rsidRDefault="00A61EED" w:rsidP="00A61EED">
            <w:pPr>
              <w:tabs>
                <w:tab w:val="decimal" w:pos="673"/>
              </w:tabs>
              <w:spacing w:line="240" w:lineRule="atLeast"/>
              <w:ind w:right="-50"/>
              <w:rPr>
                <w:rFonts w:cs="Times New Roman"/>
                <w:sz w:val="16"/>
                <w:szCs w:val="16"/>
              </w:rPr>
            </w:pPr>
          </w:p>
        </w:tc>
        <w:tc>
          <w:tcPr>
            <w:tcW w:w="465" w:type="pct"/>
            <w:vAlign w:val="bottom"/>
          </w:tcPr>
          <w:p w14:paraId="5D5C40E3" w14:textId="0E725214" w:rsidR="00A61EED" w:rsidRPr="00EF2408" w:rsidRDefault="00A61EED" w:rsidP="00A61EED">
            <w:pPr>
              <w:tabs>
                <w:tab w:val="decimal" w:pos="519"/>
              </w:tabs>
              <w:spacing w:line="240" w:lineRule="atLeast"/>
              <w:ind w:right="-128"/>
              <w:jc w:val="center"/>
              <w:rPr>
                <w:rFonts w:cs="Times New Roman"/>
                <w:sz w:val="16"/>
                <w:szCs w:val="16"/>
              </w:rPr>
            </w:pPr>
            <w:r w:rsidRPr="00B92941">
              <w:rPr>
                <w:rFonts w:cs="Times New Roman"/>
                <w:sz w:val="16"/>
                <w:szCs w:val="16"/>
              </w:rPr>
              <w:t>19,663</w:t>
            </w:r>
          </w:p>
        </w:tc>
      </w:tr>
      <w:tr w:rsidR="00A61EED" w:rsidRPr="001A2D8A" w14:paraId="4520B21F" w14:textId="77777777" w:rsidTr="00080F43">
        <w:tc>
          <w:tcPr>
            <w:tcW w:w="1356" w:type="pct"/>
          </w:tcPr>
          <w:p w14:paraId="18CFC75D" w14:textId="77777777" w:rsidR="00A61EED" w:rsidRPr="001A2D8A" w:rsidRDefault="00A61EED" w:rsidP="00A61EED">
            <w:pPr>
              <w:pStyle w:val="BodyText"/>
              <w:spacing w:after="0" w:line="240" w:lineRule="atLeast"/>
              <w:ind w:right="-103"/>
              <w:jc w:val="both"/>
              <w:rPr>
                <w:rFonts w:cs="Times New Roman"/>
                <w:i/>
                <w:iCs/>
                <w:sz w:val="16"/>
                <w:szCs w:val="16"/>
                <w:lang w:val="en-GB"/>
              </w:rPr>
            </w:pPr>
            <w:r w:rsidRPr="001A2D8A">
              <w:rPr>
                <w:rFonts w:cs="Times New Roman"/>
                <w:i/>
                <w:iCs/>
                <w:sz w:val="16"/>
                <w:szCs w:val="16"/>
                <w:lang w:val="en-GB"/>
              </w:rPr>
              <w:t>Less</w:t>
            </w:r>
            <w:r w:rsidRPr="001A2D8A">
              <w:rPr>
                <w:rFonts w:cs="Times New Roman"/>
                <w:sz w:val="16"/>
                <w:szCs w:val="16"/>
                <w:lang w:val="en-GB"/>
              </w:rPr>
              <w:t xml:space="preserve"> allowance for expected credit loss</w:t>
            </w:r>
          </w:p>
        </w:tc>
        <w:tc>
          <w:tcPr>
            <w:tcW w:w="514" w:type="pct"/>
          </w:tcPr>
          <w:p w14:paraId="761FFF91" w14:textId="77777777" w:rsidR="00A61EED" w:rsidRPr="00EF2408" w:rsidRDefault="00A61EED" w:rsidP="00A61EED">
            <w:pPr>
              <w:tabs>
                <w:tab w:val="decimal" w:pos="673"/>
              </w:tabs>
              <w:spacing w:line="240" w:lineRule="atLeast"/>
              <w:ind w:right="-50"/>
              <w:rPr>
                <w:rFonts w:cs="Times New Roman"/>
                <w:sz w:val="16"/>
                <w:szCs w:val="16"/>
              </w:rPr>
            </w:pPr>
          </w:p>
        </w:tc>
        <w:tc>
          <w:tcPr>
            <w:tcW w:w="514" w:type="pct"/>
          </w:tcPr>
          <w:p w14:paraId="449C5423" w14:textId="77777777" w:rsidR="00A61EED" w:rsidRPr="00EF2408" w:rsidRDefault="00A61EED" w:rsidP="00A61EED">
            <w:pPr>
              <w:tabs>
                <w:tab w:val="decimal" w:pos="673"/>
              </w:tabs>
              <w:spacing w:line="240" w:lineRule="atLeast"/>
              <w:ind w:right="-50"/>
              <w:rPr>
                <w:rFonts w:cs="Times New Roman"/>
                <w:sz w:val="16"/>
                <w:szCs w:val="16"/>
              </w:rPr>
            </w:pPr>
          </w:p>
        </w:tc>
        <w:tc>
          <w:tcPr>
            <w:tcW w:w="561" w:type="pct"/>
          </w:tcPr>
          <w:p w14:paraId="3C54A34C" w14:textId="77777777" w:rsidR="00A61EED" w:rsidRPr="00EF2408" w:rsidRDefault="00A61EED" w:rsidP="00A61EED">
            <w:pPr>
              <w:tabs>
                <w:tab w:val="decimal" w:pos="673"/>
              </w:tabs>
              <w:spacing w:line="240" w:lineRule="atLeast"/>
              <w:ind w:right="-50"/>
              <w:rPr>
                <w:rFonts w:cs="Times New Roman"/>
                <w:sz w:val="16"/>
                <w:szCs w:val="16"/>
              </w:rPr>
            </w:pPr>
          </w:p>
        </w:tc>
        <w:tc>
          <w:tcPr>
            <w:tcW w:w="505" w:type="pct"/>
          </w:tcPr>
          <w:p w14:paraId="1609799F" w14:textId="77777777" w:rsidR="00A61EED" w:rsidRPr="00EF2408" w:rsidRDefault="00A61EED" w:rsidP="00A61EED">
            <w:pPr>
              <w:tabs>
                <w:tab w:val="decimal" w:pos="673"/>
              </w:tabs>
              <w:spacing w:line="240" w:lineRule="atLeast"/>
              <w:ind w:right="-50"/>
              <w:rPr>
                <w:rFonts w:cs="Times New Roman"/>
                <w:sz w:val="16"/>
                <w:szCs w:val="16"/>
              </w:rPr>
            </w:pPr>
          </w:p>
        </w:tc>
        <w:tc>
          <w:tcPr>
            <w:tcW w:w="524" w:type="pct"/>
          </w:tcPr>
          <w:p w14:paraId="048B8888" w14:textId="77777777" w:rsidR="00A61EED" w:rsidRPr="00EF2408" w:rsidRDefault="00A61EED" w:rsidP="00A61EED">
            <w:pPr>
              <w:tabs>
                <w:tab w:val="decimal" w:pos="673"/>
              </w:tabs>
              <w:spacing w:line="240" w:lineRule="atLeast"/>
              <w:ind w:right="-50"/>
              <w:rPr>
                <w:rFonts w:cs="Times New Roman"/>
                <w:sz w:val="16"/>
                <w:szCs w:val="16"/>
              </w:rPr>
            </w:pPr>
          </w:p>
        </w:tc>
        <w:tc>
          <w:tcPr>
            <w:tcW w:w="561" w:type="pct"/>
          </w:tcPr>
          <w:p w14:paraId="78016C9F" w14:textId="77777777" w:rsidR="00A61EED" w:rsidRPr="00EF2408" w:rsidRDefault="00A61EED" w:rsidP="00A61EED">
            <w:pPr>
              <w:tabs>
                <w:tab w:val="decimal" w:pos="673"/>
              </w:tabs>
              <w:spacing w:line="240" w:lineRule="atLeast"/>
              <w:ind w:right="-50"/>
              <w:rPr>
                <w:rFonts w:cs="Times New Roman"/>
                <w:sz w:val="16"/>
                <w:szCs w:val="16"/>
              </w:rPr>
            </w:pPr>
          </w:p>
        </w:tc>
        <w:tc>
          <w:tcPr>
            <w:tcW w:w="465" w:type="pct"/>
          </w:tcPr>
          <w:p w14:paraId="69B0F7D6" w14:textId="1C144190" w:rsidR="00A61EED" w:rsidRPr="00B92941" w:rsidRDefault="00A61EED" w:rsidP="00A61EED">
            <w:pPr>
              <w:pBdr>
                <w:bottom w:val="single" w:sz="4" w:space="1" w:color="auto"/>
              </w:pBdr>
              <w:tabs>
                <w:tab w:val="decimal" w:pos="673"/>
              </w:tabs>
              <w:spacing w:line="240" w:lineRule="atLeast"/>
              <w:ind w:right="-50"/>
              <w:rPr>
                <w:sz w:val="16"/>
                <w:lang w:bidi="th-TH"/>
              </w:rPr>
            </w:pPr>
            <w:r>
              <w:rPr>
                <w:rFonts w:cs="Times New Roman"/>
                <w:sz w:val="16"/>
                <w:szCs w:val="16"/>
              </w:rPr>
              <w:t>(</w:t>
            </w:r>
            <w:r w:rsidRPr="00B92941">
              <w:rPr>
                <w:rFonts w:cs="Times New Roman"/>
                <w:sz w:val="16"/>
                <w:szCs w:val="16"/>
              </w:rPr>
              <w:t>60,825</w:t>
            </w:r>
            <w:r>
              <w:rPr>
                <w:rFonts w:cs="Times New Roman"/>
                <w:sz w:val="16"/>
                <w:szCs w:val="16"/>
              </w:rPr>
              <w:t>)</w:t>
            </w:r>
          </w:p>
        </w:tc>
      </w:tr>
      <w:tr w:rsidR="00A61EED" w:rsidRPr="001A2D8A" w14:paraId="2FF8FC03" w14:textId="77777777" w:rsidTr="00080F43">
        <w:tc>
          <w:tcPr>
            <w:tcW w:w="1356" w:type="pct"/>
          </w:tcPr>
          <w:p w14:paraId="125E1FE3" w14:textId="77777777" w:rsidR="00A61EED" w:rsidRPr="001A2D8A" w:rsidRDefault="00A61EED" w:rsidP="00A61EED">
            <w:pPr>
              <w:pStyle w:val="BodyText"/>
              <w:spacing w:after="0" w:line="240" w:lineRule="atLeast"/>
              <w:ind w:right="-45"/>
              <w:jc w:val="both"/>
              <w:rPr>
                <w:rFonts w:cs="Times New Roman"/>
                <w:b/>
                <w:bCs/>
                <w:sz w:val="16"/>
                <w:szCs w:val="16"/>
                <w:lang w:val="en-GB"/>
              </w:rPr>
            </w:pPr>
            <w:r w:rsidRPr="001A2D8A">
              <w:rPr>
                <w:rFonts w:cs="Times New Roman"/>
                <w:b/>
                <w:bCs/>
                <w:sz w:val="16"/>
                <w:szCs w:val="16"/>
                <w:lang w:val="en-GB"/>
              </w:rPr>
              <w:t>Hire-purchase receivables, net</w:t>
            </w:r>
          </w:p>
        </w:tc>
        <w:tc>
          <w:tcPr>
            <w:tcW w:w="514" w:type="pct"/>
          </w:tcPr>
          <w:p w14:paraId="3FFA0C06" w14:textId="77777777" w:rsidR="00A61EED" w:rsidRPr="00EF2408" w:rsidRDefault="00A61EED" w:rsidP="00A61EED">
            <w:pPr>
              <w:tabs>
                <w:tab w:val="decimal" w:pos="673"/>
              </w:tabs>
              <w:spacing w:line="240" w:lineRule="atLeast"/>
              <w:ind w:right="-50"/>
              <w:rPr>
                <w:rFonts w:cs="Times New Roman"/>
                <w:sz w:val="16"/>
                <w:szCs w:val="16"/>
              </w:rPr>
            </w:pPr>
          </w:p>
        </w:tc>
        <w:tc>
          <w:tcPr>
            <w:tcW w:w="514" w:type="pct"/>
          </w:tcPr>
          <w:p w14:paraId="76AC23BC" w14:textId="77777777" w:rsidR="00A61EED" w:rsidRPr="00EF2408" w:rsidRDefault="00A61EED" w:rsidP="00A61EED">
            <w:pPr>
              <w:tabs>
                <w:tab w:val="decimal" w:pos="673"/>
              </w:tabs>
              <w:spacing w:line="240" w:lineRule="atLeast"/>
              <w:ind w:right="-50"/>
              <w:rPr>
                <w:rFonts w:cs="Times New Roman"/>
                <w:sz w:val="16"/>
                <w:szCs w:val="16"/>
              </w:rPr>
            </w:pPr>
          </w:p>
        </w:tc>
        <w:tc>
          <w:tcPr>
            <w:tcW w:w="561" w:type="pct"/>
          </w:tcPr>
          <w:p w14:paraId="44E3D02B" w14:textId="77777777" w:rsidR="00A61EED" w:rsidRPr="00EF2408" w:rsidRDefault="00A61EED" w:rsidP="00A61EED">
            <w:pPr>
              <w:tabs>
                <w:tab w:val="decimal" w:pos="673"/>
              </w:tabs>
              <w:spacing w:line="240" w:lineRule="atLeast"/>
              <w:ind w:right="-50"/>
              <w:rPr>
                <w:rFonts w:cs="Times New Roman"/>
                <w:sz w:val="16"/>
                <w:szCs w:val="16"/>
              </w:rPr>
            </w:pPr>
          </w:p>
        </w:tc>
        <w:tc>
          <w:tcPr>
            <w:tcW w:w="505" w:type="pct"/>
          </w:tcPr>
          <w:p w14:paraId="72B5D89C" w14:textId="77777777" w:rsidR="00A61EED" w:rsidRPr="00EF2408" w:rsidRDefault="00A61EED" w:rsidP="00A61EED">
            <w:pPr>
              <w:tabs>
                <w:tab w:val="decimal" w:pos="673"/>
              </w:tabs>
              <w:spacing w:line="240" w:lineRule="atLeast"/>
              <w:ind w:right="-50"/>
              <w:rPr>
                <w:rFonts w:cs="Times New Roman"/>
                <w:sz w:val="16"/>
                <w:szCs w:val="16"/>
              </w:rPr>
            </w:pPr>
          </w:p>
        </w:tc>
        <w:tc>
          <w:tcPr>
            <w:tcW w:w="524" w:type="pct"/>
          </w:tcPr>
          <w:p w14:paraId="4543D474" w14:textId="77777777" w:rsidR="00A61EED" w:rsidRPr="00EF2408" w:rsidRDefault="00A61EED" w:rsidP="00A61EED">
            <w:pPr>
              <w:tabs>
                <w:tab w:val="decimal" w:pos="673"/>
              </w:tabs>
              <w:spacing w:line="240" w:lineRule="atLeast"/>
              <w:ind w:right="-50"/>
              <w:rPr>
                <w:rFonts w:cs="Times New Roman"/>
                <w:sz w:val="16"/>
                <w:szCs w:val="16"/>
              </w:rPr>
            </w:pPr>
          </w:p>
        </w:tc>
        <w:tc>
          <w:tcPr>
            <w:tcW w:w="561" w:type="pct"/>
          </w:tcPr>
          <w:p w14:paraId="563A42AD" w14:textId="77777777" w:rsidR="00A61EED" w:rsidRPr="00EF2408" w:rsidRDefault="00A61EED" w:rsidP="00A61EED">
            <w:pPr>
              <w:tabs>
                <w:tab w:val="decimal" w:pos="673"/>
              </w:tabs>
              <w:spacing w:line="240" w:lineRule="atLeast"/>
              <w:ind w:right="-50"/>
              <w:rPr>
                <w:rFonts w:cs="Times New Roman"/>
                <w:sz w:val="16"/>
                <w:szCs w:val="16"/>
              </w:rPr>
            </w:pPr>
          </w:p>
        </w:tc>
        <w:tc>
          <w:tcPr>
            <w:tcW w:w="465" w:type="pct"/>
          </w:tcPr>
          <w:p w14:paraId="141CCD34" w14:textId="4EF180B7" w:rsidR="00A61EED" w:rsidRPr="000707A0" w:rsidRDefault="00A61EED" w:rsidP="00A61EED">
            <w:pPr>
              <w:pBdr>
                <w:bottom w:val="double" w:sz="4" w:space="1" w:color="auto"/>
              </w:pBdr>
              <w:tabs>
                <w:tab w:val="decimal" w:pos="673"/>
              </w:tabs>
              <w:spacing w:line="240" w:lineRule="atLeast"/>
              <w:ind w:right="-50"/>
              <w:rPr>
                <w:rFonts w:cstheme="minorBidi"/>
                <w:b/>
                <w:bCs/>
                <w:sz w:val="16"/>
                <w:cs/>
                <w:lang w:bidi="th-TH"/>
              </w:rPr>
            </w:pPr>
            <w:r w:rsidRPr="00B92941">
              <w:rPr>
                <w:rFonts w:cs="Times New Roman"/>
                <w:b/>
                <w:bCs/>
                <w:sz w:val="16"/>
                <w:szCs w:val="16"/>
              </w:rPr>
              <w:t>2,055,68</w:t>
            </w:r>
            <w:r>
              <w:rPr>
                <w:rFonts w:cs="Times New Roman"/>
                <w:b/>
                <w:bCs/>
                <w:sz w:val="16"/>
                <w:szCs w:val="16"/>
              </w:rPr>
              <w:t>4</w:t>
            </w:r>
          </w:p>
        </w:tc>
      </w:tr>
    </w:tbl>
    <w:p w14:paraId="7DE8DACC" w14:textId="76526FC8" w:rsidR="005855EF" w:rsidRDefault="005855EF" w:rsidP="005855EF">
      <w:pPr>
        <w:tabs>
          <w:tab w:val="left" w:pos="576"/>
        </w:tabs>
        <w:spacing w:line="240" w:lineRule="atLeast"/>
        <w:jc w:val="thaiDistribute"/>
        <w:rPr>
          <w:rFonts w:cs="Times New Roman"/>
          <w:szCs w:val="22"/>
        </w:rPr>
      </w:pPr>
    </w:p>
    <w:p w14:paraId="3E5DD463" w14:textId="21E280DB" w:rsidR="00B1280B" w:rsidRPr="0012708E" w:rsidRDefault="7F6EA61E" w:rsidP="0C1F1E22">
      <w:pPr>
        <w:pStyle w:val="Heading1"/>
        <w:numPr>
          <w:ilvl w:val="0"/>
          <w:numId w:val="0"/>
        </w:numPr>
        <w:spacing w:before="0" w:after="0" w:line="240" w:lineRule="atLeast"/>
        <w:rPr>
          <w:rFonts w:cs="Times New Roman"/>
          <w:i w:val="0"/>
          <w:szCs w:val="24"/>
        </w:rPr>
      </w:pPr>
      <w:r w:rsidRPr="0012708E">
        <w:rPr>
          <w:rFonts w:cs="Times New Roman"/>
          <w:i w:val="0"/>
          <w:szCs w:val="24"/>
        </w:rPr>
        <w:t>1</w:t>
      </w:r>
      <w:r w:rsidR="00D75829">
        <w:rPr>
          <w:rFonts w:cs="Times New Roman"/>
          <w:i w:val="0"/>
          <w:szCs w:val="24"/>
        </w:rPr>
        <w:t>3</w:t>
      </w:r>
      <w:r w:rsidR="00321C21" w:rsidRPr="0012708E">
        <w:rPr>
          <w:rFonts w:cs="Times New Roman"/>
          <w:szCs w:val="24"/>
        </w:rPr>
        <w:tab/>
      </w:r>
      <w:r w:rsidR="64ACD35F" w:rsidRPr="0012708E">
        <w:rPr>
          <w:rFonts w:cs="Times New Roman"/>
          <w:i w:val="0"/>
          <w:szCs w:val="24"/>
        </w:rPr>
        <w:t xml:space="preserve">Allowance for </w:t>
      </w:r>
      <w:r w:rsidR="0B2D2A44" w:rsidRPr="0012708E">
        <w:rPr>
          <w:rFonts w:cs="Times New Roman"/>
          <w:i w:val="0"/>
          <w:szCs w:val="24"/>
        </w:rPr>
        <w:t xml:space="preserve">expected credit loss </w:t>
      </w:r>
    </w:p>
    <w:p w14:paraId="30A9B89A" w14:textId="2A1DF62B" w:rsidR="00ED47D0" w:rsidRDefault="00ED47D0" w:rsidP="00ED47D0">
      <w:pPr>
        <w:pStyle w:val="BodyTextIndent"/>
        <w:spacing w:after="0" w:line="240" w:lineRule="atLeast"/>
        <w:ind w:left="544"/>
        <w:jc w:val="thaiDistribute"/>
        <w:rPr>
          <w:rFonts w:cs="Times New Roman"/>
          <w:szCs w:val="22"/>
        </w:rPr>
      </w:pPr>
    </w:p>
    <w:tbl>
      <w:tblPr>
        <w:tblW w:w="9180" w:type="dxa"/>
        <w:tblInd w:w="450" w:type="dxa"/>
        <w:tblLayout w:type="fixed"/>
        <w:tblLook w:val="0000" w:firstRow="0" w:lastRow="0" w:firstColumn="0" w:lastColumn="0" w:noHBand="0" w:noVBand="0"/>
      </w:tblPr>
      <w:tblGrid>
        <w:gridCol w:w="3061"/>
        <w:gridCol w:w="1439"/>
        <w:gridCol w:w="244"/>
        <w:gridCol w:w="1377"/>
        <w:gridCol w:w="244"/>
        <w:gridCol w:w="1357"/>
        <w:gridCol w:w="244"/>
        <w:gridCol w:w="1214"/>
      </w:tblGrid>
      <w:tr w:rsidR="005F1475" w:rsidRPr="001A2D8A" w14:paraId="06763CD0" w14:textId="77777777">
        <w:trPr>
          <w:trHeight w:val="80"/>
        </w:trPr>
        <w:tc>
          <w:tcPr>
            <w:tcW w:w="1667" w:type="pct"/>
          </w:tcPr>
          <w:p w14:paraId="25F09D49" w14:textId="77777777" w:rsidR="005F1475" w:rsidRPr="001A2D8A" w:rsidRDefault="005F1475">
            <w:pPr>
              <w:pStyle w:val="BodyText"/>
              <w:spacing w:after="0"/>
              <w:ind w:right="-45"/>
              <w:jc w:val="both"/>
              <w:rPr>
                <w:rFonts w:cs="Times New Roman"/>
                <w:sz w:val="20"/>
                <w:lang w:val="en-GB"/>
              </w:rPr>
            </w:pPr>
          </w:p>
        </w:tc>
        <w:tc>
          <w:tcPr>
            <w:tcW w:w="3333" w:type="pct"/>
            <w:gridSpan w:val="7"/>
          </w:tcPr>
          <w:p w14:paraId="1ACEB158" w14:textId="77777777" w:rsidR="005F1475" w:rsidRPr="001A2D8A" w:rsidRDefault="005F1475">
            <w:pPr>
              <w:pStyle w:val="BodyText"/>
              <w:spacing w:after="0"/>
              <w:ind w:left="-113" w:right="-72"/>
              <w:jc w:val="center"/>
              <w:rPr>
                <w:rFonts w:cs="Times New Roman"/>
                <w:b/>
                <w:bCs/>
                <w:sz w:val="20"/>
                <w:lang w:val="en-GB"/>
              </w:rPr>
            </w:pPr>
            <w:r w:rsidRPr="001A2D8A">
              <w:rPr>
                <w:rFonts w:cs="Times New Roman"/>
                <w:b/>
                <w:bCs/>
                <w:sz w:val="20"/>
                <w:lang w:val="en-GB"/>
              </w:rPr>
              <w:t>Consolidated and the Bank</w:t>
            </w:r>
          </w:p>
        </w:tc>
      </w:tr>
      <w:tr w:rsidR="005F1475" w:rsidRPr="001A2D8A" w14:paraId="327AEF49" w14:textId="77777777">
        <w:trPr>
          <w:trHeight w:val="80"/>
        </w:trPr>
        <w:tc>
          <w:tcPr>
            <w:tcW w:w="1667" w:type="pct"/>
          </w:tcPr>
          <w:p w14:paraId="0107A1C0" w14:textId="77777777" w:rsidR="005F1475" w:rsidRPr="001A2D8A" w:rsidRDefault="005F1475">
            <w:pPr>
              <w:pStyle w:val="BodyText"/>
              <w:spacing w:after="0"/>
              <w:ind w:right="-45"/>
              <w:jc w:val="both"/>
              <w:rPr>
                <w:rFonts w:cs="Times New Roman"/>
                <w:b/>
                <w:bCs/>
                <w:i/>
                <w:iCs/>
                <w:sz w:val="20"/>
                <w:lang w:val="en-GB"/>
              </w:rPr>
            </w:pPr>
          </w:p>
        </w:tc>
        <w:tc>
          <w:tcPr>
            <w:tcW w:w="3333" w:type="pct"/>
            <w:gridSpan w:val="7"/>
          </w:tcPr>
          <w:p w14:paraId="1CD50058" w14:textId="6882CC0C" w:rsidR="005F1475" w:rsidRPr="001A2D8A" w:rsidRDefault="005F1475">
            <w:pPr>
              <w:pStyle w:val="BodyText"/>
              <w:spacing w:after="0"/>
              <w:ind w:left="-113" w:right="-72"/>
              <w:jc w:val="center"/>
              <w:rPr>
                <w:rFonts w:cs="Times New Roman"/>
                <w:sz w:val="20"/>
                <w:lang w:val="en-GB"/>
              </w:rPr>
            </w:pPr>
            <w:r>
              <w:rPr>
                <w:rFonts w:cs="Times New Roman"/>
                <w:sz w:val="20"/>
                <w:lang w:val="en-GB"/>
              </w:rPr>
              <w:t xml:space="preserve">30 June </w:t>
            </w:r>
            <w:r w:rsidRPr="001A2D8A">
              <w:rPr>
                <w:rFonts w:cs="Times New Roman"/>
                <w:sz w:val="20"/>
                <w:lang w:val="en-GB"/>
              </w:rPr>
              <w:t>202</w:t>
            </w:r>
            <w:r>
              <w:rPr>
                <w:rFonts w:cs="Times New Roman"/>
                <w:sz w:val="20"/>
                <w:lang w:val="en-GB"/>
              </w:rPr>
              <w:t>5</w:t>
            </w:r>
          </w:p>
        </w:tc>
      </w:tr>
      <w:tr w:rsidR="005F1475" w:rsidRPr="001A2D8A" w14:paraId="4FD61C83" w14:textId="77777777">
        <w:trPr>
          <w:trHeight w:val="80"/>
        </w:trPr>
        <w:tc>
          <w:tcPr>
            <w:tcW w:w="1667" w:type="pct"/>
          </w:tcPr>
          <w:p w14:paraId="313A9528" w14:textId="77777777" w:rsidR="005F1475" w:rsidRPr="001A2D8A" w:rsidRDefault="005F1475">
            <w:pPr>
              <w:pStyle w:val="BodyText"/>
              <w:spacing w:after="0"/>
              <w:ind w:right="-45"/>
              <w:jc w:val="both"/>
              <w:rPr>
                <w:rFonts w:cs="Times New Roman"/>
                <w:sz w:val="20"/>
                <w:lang w:val="en-GB"/>
              </w:rPr>
            </w:pPr>
          </w:p>
        </w:tc>
        <w:tc>
          <w:tcPr>
            <w:tcW w:w="784" w:type="pct"/>
          </w:tcPr>
          <w:p w14:paraId="2F78E242" w14:textId="77777777" w:rsidR="005F1475" w:rsidRPr="001A2D8A" w:rsidRDefault="005F1475">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4B8CBB15" w14:textId="77777777" w:rsidR="005F1475" w:rsidRPr="001A2D8A" w:rsidRDefault="005F1475">
            <w:pPr>
              <w:pStyle w:val="BodyText"/>
              <w:spacing w:after="0"/>
              <w:ind w:left="-108" w:right="-72"/>
              <w:rPr>
                <w:rFonts w:cs="Times New Roman"/>
                <w:sz w:val="20"/>
                <w:lang w:val="en-GB"/>
              </w:rPr>
            </w:pPr>
          </w:p>
        </w:tc>
        <w:tc>
          <w:tcPr>
            <w:tcW w:w="750" w:type="pct"/>
          </w:tcPr>
          <w:p w14:paraId="70F1E031" w14:textId="77777777" w:rsidR="005F1475" w:rsidRPr="001A2D8A" w:rsidRDefault="005F1475">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0A32ABF1" w14:textId="77777777" w:rsidR="005F1475" w:rsidRPr="001A2D8A" w:rsidRDefault="005F1475">
            <w:pPr>
              <w:pStyle w:val="BodyText"/>
              <w:spacing w:after="0"/>
              <w:ind w:left="-108" w:right="-72"/>
              <w:jc w:val="center"/>
              <w:rPr>
                <w:rFonts w:cs="Times New Roman"/>
                <w:sz w:val="20"/>
                <w:lang w:val="en-GB"/>
              </w:rPr>
            </w:pPr>
          </w:p>
        </w:tc>
        <w:tc>
          <w:tcPr>
            <w:tcW w:w="739" w:type="pct"/>
          </w:tcPr>
          <w:p w14:paraId="54FB0501" w14:textId="77777777" w:rsidR="005F1475" w:rsidRPr="001A2D8A" w:rsidRDefault="005F1475">
            <w:pPr>
              <w:pStyle w:val="BodyText"/>
              <w:spacing w:after="0"/>
              <w:ind w:left="-113" w:right="-72"/>
              <w:jc w:val="center"/>
              <w:rPr>
                <w:rFonts w:cs="Times New Roman"/>
                <w:sz w:val="20"/>
                <w:lang w:val="en-GB"/>
              </w:rPr>
            </w:pPr>
          </w:p>
        </w:tc>
        <w:tc>
          <w:tcPr>
            <w:tcW w:w="133" w:type="pct"/>
          </w:tcPr>
          <w:p w14:paraId="3CFBEA01" w14:textId="77777777" w:rsidR="005F1475" w:rsidRPr="001A2D8A" w:rsidRDefault="005F1475">
            <w:pPr>
              <w:pStyle w:val="BodyText"/>
              <w:spacing w:after="0"/>
              <w:ind w:left="-113" w:right="-72"/>
              <w:jc w:val="center"/>
              <w:rPr>
                <w:rFonts w:cs="Times New Roman"/>
                <w:sz w:val="20"/>
                <w:lang w:val="en-GB"/>
              </w:rPr>
            </w:pPr>
          </w:p>
        </w:tc>
        <w:tc>
          <w:tcPr>
            <w:tcW w:w="661" w:type="pct"/>
          </w:tcPr>
          <w:p w14:paraId="274CFEC2" w14:textId="77777777" w:rsidR="005F1475" w:rsidRPr="001A2D8A" w:rsidRDefault="005F1475">
            <w:pPr>
              <w:pStyle w:val="BodyText"/>
              <w:spacing w:after="0"/>
              <w:ind w:left="-113" w:right="-72"/>
              <w:jc w:val="center"/>
              <w:rPr>
                <w:rFonts w:cs="Times New Roman"/>
                <w:sz w:val="20"/>
                <w:lang w:val="en-GB"/>
              </w:rPr>
            </w:pPr>
          </w:p>
        </w:tc>
      </w:tr>
      <w:tr w:rsidR="005F1475" w:rsidRPr="001A2D8A" w14:paraId="4C5CD2CA" w14:textId="77777777">
        <w:trPr>
          <w:trHeight w:val="80"/>
        </w:trPr>
        <w:tc>
          <w:tcPr>
            <w:tcW w:w="1667" w:type="pct"/>
          </w:tcPr>
          <w:p w14:paraId="6410A4BB" w14:textId="77777777" w:rsidR="005F1475" w:rsidRPr="001A2D8A" w:rsidRDefault="005F1475">
            <w:pPr>
              <w:pStyle w:val="BodyText"/>
              <w:spacing w:after="0"/>
              <w:ind w:right="-45"/>
              <w:jc w:val="both"/>
              <w:rPr>
                <w:rFonts w:cs="Times New Roman"/>
                <w:b/>
                <w:bCs/>
                <w:i/>
                <w:iCs/>
                <w:sz w:val="20"/>
                <w:rtl/>
                <w:cs/>
                <w:lang w:val="en-GB"/>
              </w:rPr>
            </w:pPr>
          </w:p>
        </w:tc>
        <w:tc>
          <w:tcPr>
            <w:tcW w:w="784" w:type="pct"/>
          </w:tcPr>
          <w:p w14:paraId="6D8C7D49" w14:textId="77777777" w:rsidR="005F1475" w:rsidRPr="001A2D8A" w:rsidRDefault="005F1475">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not</w:t>
            </w:r>
          </w:p>
        </w:tc>
        <w:tc>
          <w:tcPr>
            <w:tcW w:w="133" w:type="pct"/>
          </w:tcPr>
          <w:p w14:paraId="41AF542D" w14:textId="77777777" w:rsidR="005F1475" w:rsidRPr="001A2D8A" w:rsidRDefault="005F1475">
            <w:pPr>
              <w:pStyle w:val="BodyText"/>
              <w:spacing w:after="0"/>
              <w:ind w:left="-108" w:right="-72"/>
              <w:jc w:val="center"/>
              <w:rPr>
                <w:rFonts w:cs="Times New Roman"/>
                <w:sz w:val="20"/>
                <w:lang w:val="en-GB"/>
              </w:rPr>
            </w:pPr>
          </w:p>
        </w:tc>
        <w:tc>
          <w:tcPr>
            <w:tcW w:w="750" w:type="pct"/>
          </w:tcPr>
          <w:p w14:paraId="7E3D2985" w14:textId="77777777" w:rsidR="005F1475" w:rsidRPr="001A2D8A" w:rsidRDefault="005F1475">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a</w:t>
            </w:r>
          </w:p>
        </w:tc>
        <w:tc>
          <w:tcPr>
            <w:tcW w:w="133" w:type="pct"/>
          </w:tcPr>
          <w:p w14:paraId="0B6ED818" w14:textId="77777777" w:rsidR="005F1475" w:rsidRPr="001A2D8A" w:rsidRDefault="005F1475">
            <w:pPr>
              <w:pStyle w:val="BodyText"/>
              <w:spacing w:after="0"/>
              <w:ind w:left="-108" w:right="-72"/>
              <w:jc w:val="center"/>
              <w:rPr>
                <w:rFonts w:cs="Times New Roman"/>
                <w:sz w:val="20"/>
                <w:lang w:val="en-GB"/>
              </w:rPr>
            </w:pPr>
          </w:p>
        </w:tc>
        <w:tc>
          <w:tcPr>
            <w:tcW w:w="739" w:type="pct"/>
          </w:tcPr>
          <w:p w14:paraId="3664BF1A" w14:textId="77777777" w:rsidR="005F1475" w:rsidRPr="001A2D8A" w:rsidRDefault="005F1475">
            <w:pPr>
              <w:pStyle w:val="BodyText"/>
              <w:spacing w:after="0"/>
              <w:ind w:left="-113" w:right="-72"/>
              <w:jc w:val="center"/>
              <w:rPr>
                <w:rFonts w:cs="Times New Roman"/>
                <w:sz w:val="20"/>
                <w:lang w:val="en-GB"/>
              </w:rPr>
            </w:pPr>
          </w:p>
        </w:tc>
        <w:tc>
          <w:tcPr>
            <w:tcW w:w="133" w:type="pct"/>
          </w:tcPr>
          <w:p w14:paraId="52040CA1" w14:textId="77777777" w:rsidR="005F1475" w:rsidRPr="001A2D8A" w:rsidRDefault="005F1475">
            <w:pPr>
              <w:pStyle w:val="BodyText"/>
              <w:spacing w:after="0"/>
              <w:ind w:left="-113" w:right="-72"/>
              <w:jc w:val="center"/>
              <w:rPr>
                <w:rFonts w:cs="Times New Roman"/>
                <w:sz w:val="20"/>
                <w:lang w:val="en-GB"/>
              </w:rPr>
            </w:pPr>
          </w:p>
        </w:tc>
        <w:tc>
          <w:tcPr>
            <w:tcW w:w="661" w:type="pct"/>
          </w:tcPr>
          <w:p w14:paraId="00656192" w14:textId="77777777" w:rsidR="005F1475" w:rsidRPr="001A2D8A" w:rsidRDefault="005F1475">
            <w:pPr>
              <w:pStyle w:val="BodyText"/>
              <w:spacing w:after="0"/>
              <w:ind w:left="-113" w:right="-72"/>
              <w:jc w:val="center"/>
              <w:rPr>
                <w:rFonts w:cs="Times New Roman"/>
                <w:sz w:val="20"/>
                <w:lang w:val="en-GB"/>
              </w:rPr>
            </w:pPr>
          </w:p>
        </w:tc>
      </w:tr>
      <w:tr w:rsidR="005F1475" w:rsidRPr="001A2D8A" w14:paraId="256A1B61" w14:textId="77777777">
        <w:trPr>
          <w:trHeight w:val="80"/>
        </w:trPr>
        <w:tc>
          <w:tcPr>
            <w:tcW w:w="1667" w:type="pct"/>
          </w:tcPr>
          <w:p w14:paraId="200F646E" w14:textId="77777777" w:rsidR="005F1475" w:rsidRPr="001A2D8A" w:rsidRDefault="005F1475">
            <w:pPr>
              <w:pStyle w:val="BodyText"/>
              <w:spacing w:after="0"/>
              <w:ind w:right="-45"/>
              <w:jc w:val="both"/>
              <w:rPr>
                <w:rFonts w:cs="Times New Roman"/>
                <w:b/>
                <w:bCs/>
                <w:i/>
                <w:iCs/>
                <w:sz w:val="20"/>
                <w:rtl/>
                <w:cs/>
                <w:lang w:val="en-GB"/>
              </w:rPr>
            </w:pPr>
          </w:p>
        </w:tc>
        <w:tc>
          <w:tcPr>
            <w:tcW w:w="784" w:type="pct"/>
          </w:tcPr>
          <w:p w14:paraId="098C980C" w14:textId="77777777" w:rsidR="005F1475" w:rsidRPr="001A2D8A" w:rsidRDefault="005F1475">
            <w:pPr>
              <w:pStyle w:val="BodyText"/>
              <w:spacing w:after="0"/>
              <w:ind w:left="-108" w:right="-72"/>
              <w:jc w:val="center"/>
              <w:rPr>
                <w:rFonts w:cs="Times New Roman"/>
                <w:sz w:val="20"/>
                <w:lang w:val="en-GB"/>
              </w:rPr>
            </w:pPr>
            <w:r>
              <w:rPr>
                <w:rFonts w:cs="Times New Roman"/>
                <w:sz w:val="20"/>
                <w:lang w:val="en-GB"/>
              </w:rPr>
              <w:t xml:space="preserve">had a </w:t>
            </w:r>
            <w:r w:rsidRPr="001A2D8A">
              <w:rPr>
                <w:rFonts w:cs="Times New Roman"/>
                <w:sz w:val="20"/>
                <w:lang w:val="en-GB"/>
              </w:rPr>
              <w:t>significant</w:t>
            </w:r>
          </w:p>
        </w:tc>
        <w:tc>
          <w:tcPr>
            <w:tcW w:w="133" w:type="pct"/>
          </w:tcPr>
          <w:p w14:paraId="71B1ADCB" w14:textId="77777777" w:rsidR="005F1475" w:rsidRPr="001A2D8A" w:rsidRDefault="005F1475">
            <w:pPr>
              <w:pStyle w:val="BodyText"/>
              <w:spacing w:after="0"/>
              <w:ind w:left="-108" w:right="-72"/>
              <w:jc w:val="center"/>
              <w:rPr>
                <w:rFonts w:cs="Times New Roman"/>
                <w:sz w:val="20"/>
                <w:lang w:val="en-GB"/>
              </w:rPr>
            </w:pPr>
          </w:p>
        </w:tc>
        <w:tc>
          <w:tcPr>
            <w:tcW w:w="750" w:type="pct"/>
          </w:tcPr>
          <w:p w14:paraId="48652FBE" w14:textId="77777777" w:rsidR="005F1475" w:rsidRPr="001A2D8A" w:rsidRDefault="005F1475">
            <w:pPr>
              <w:pStyle w:val="BodyText"/>
              <w:spacing w:after="0"/>
              <w:ind w:left="-108" w:right="-72"/>
              <w:jc w:val="center"/>
              <w:rPr>
                <w:rFonts w:cs="Times New Roman"/>
                <w:sz w:val="20"/>
                <w:lang w:val="en-GB"/>
              </w:rPr>
            </w:pPr>
            <w:r w:rsidRPr="001A2D8A">
              <w:rPr>
                <w:rFonts w:cs="Times New Roman"/>
                <w:sz w:val="20"/>
                <w:lang w:val="en-GB"/>
              </w:rPr>
              <w:t>significant</w:t>
            </w:r>
          </w:p>
        </w:tc>
        <w:tc>
          <w:tcPr>
            <w:tcW w:w="133" w:type="pct"/>
          </w:tcPr>
          <w:p w14:paraId="6CE5748C" w14:textId="77777777" w:rsidR="005F1475" w:rsidRPr="001A2D8A" w:rsidRDefault="005F1475">
            <w:pPr>
              <w:pStyle w:val="BodyText"/>
              <w:spacing w:after="0"/>
              <w:ind w:left="-108" w:right="-72"/>
              <w:jc w:val="center"/>
              <w:rPr>
                <w:rFonts w:cs="Times New Roman"/>
                <w:sz w:val="20"/>
                <w:lang w:val="en-GB"/>
              </w:rPr>
            </w:pPr>
          </w:p>
        </w:tc>
        <w:tc>
          <w:tcPr>
            <w:tcW w:w="739" w:type="pct"/>
          </w:tcPr>
          <w:p w14:paraId="39B5079C" w14:textId="77777777" w:rsidR="005F1475" w:rsidRPr="001A2D8A" w:rsidRDefault="005F1475">
            <w:pPr>
              <w:pStyle w:val="BodyText"/>
              <w:spacing w:after="0"/>
              <w:ind w:left="-113" w:right="-72"/>
              <w:jc w:val="center"/>
              <w:rPr>
                <w:rFonts w:cs="Times New Roman"/>
                <w:sz w:val="20"/>
                <w:lang w:val="en-GB"/>
              </w:rPr>
            </w:pPr>
            <w:r w:rsidRPr="001A2D8A">
              <w:rPr>
                <w:rFonts w:cs="Times New Roman"/>
                <w:sz w:val="20"/>
                <w:lang w:val="en-GB"/>
              </w:rPr>
              <w:t>Financial assets</w:t>
            </w:r>
          </w:p>
        </w:tc>
        <w:tc>
          <w:tcPr>
            <w:tcW w:w="133" w:type="pct"/>
          </w:tcPr>
          <w:p w14:paraId="70F1C31C" w14:textId="77777777" w:rsidR="005F1475" w:rsidRPr="001A2D8A" w:rsidRDefault="005F1475">
            <w:pPr>
              <w:pStyle w:val="BodyText"/>
              <w:spacing w:after="0"/>
              <w:ind w:left="-113" w:right="-72"/>
              <w:jc w:val="center"/>
              <w:rPr>
                <w:rFonts w:cs="Times New Roman"/>
                <w:sz w:val="20"/>
                <w:lang w:val="en-GB"/>
              </w:rPr>
            </w:pPr>
          </w:p>
        </w:tc>
        <w:tc>
          <w:tcPr>
            <w:tcW w:w="661" w:type="pct"/>
          </w:tcPr>
          <w:p w14:paraId="05D70867" w14:textId="77777777" w:rsidR="005F1475" w:rsidRPr="001A2D8A" w:rsidRDefault="005F1475">
            <w:pPr>
              <w:pStyle w:val="BodyText"/>
              <w:spacing w:after="0"/>
              <w:ind w:left="-113" w:right="-72"/>
              <w:jc w:val="center"/>
              <w:rPr>
                <w:rFonts w:cs="Times New Roman"/>
                <w:sz w:val="20"/>
                <w:lang w:val="en-GB"/>
              </w:rPr>
            </w:pPr>
          </w:p>
        </w:tc>
      </w:tr>
      <w:tr w:rsidR="005F1475" w:rsidRPr="001A2D8A" w14:paraId="55ED173C" w14:textId="77777777">
        <w:trPr>
          <w:trHeight w:val="80"/>
        </w:trPr>
        <w:tc>
          <w:tcPr>
            <w:tcW w:w="1667" w:type="pct"/>
          </w:tcPr>
          <w:p w14:paraId="72A92869" w14:textId="77777777" w:rsidR="005F1475" w:rsidRPr="001A2D8A" w:rsidRDefault="005F1475">
            <w:pPr>
              <w:pStyle w:val="BodyText"/>
              <w:spacing w:after="0"/>
              <w:ind w:right="-45"/>
              <w:jc w:val="both"/>
              <w:rPr>
                <w:rFonts w:cs="Times New Roman"/>
                <w:b/>
                <w:bCs/>
                <w:i/>
                <w:iCs/>
                <w:sz w:val="20"/>
                <w:rtl/>
                <w:cs/>
                <w:lang w:val="en-GB"/>
              </w:rPr>
            </w:pPr>
          </w:p>
        </w:tc>
        <w:tc>
          <w:tcPr>
            <w:tcW w:w="784" w:type="pct"/>
          </w:tcPr>
          <w:p w14:paraId="5E802B9E" w14:textId="77777777" w:rsidR="005F1475" w:rsidRPr="001A2D8A" w:rsidRDefault="005F1475">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761646C1" w14:textId="77777777" w:rsidR="005F1475" w:rsidRPr="001A2D8A" w:rsidRDefault="005F1475">
            <w:pPr>
              <w:pStyle w:val="BodyText"/>
              <w:spacing w:after="0"/>
              <w:ind w:left="-108" w:right="-72"/>
              <w:jc w:val="center"/>
              <w:rPr>
                <w:rFonts w:cs="Times New Roman"/>
                <w:sz w:val="20"/>
                <w:lang w:val="en-GB"/>
              </w:rPr>
            </w:pPr>
          </w:p>
        </w:tc>
        <w:tc>
          <w:tcPr>
            <w:tcW w:w="750" w:type="pct"/>
          </w:tcPr>
          <w:p w14:paraId="4FA54BB4" w14:textId="77777777" w:rsidR="005F1475" w:rsidRPr="001A2D8A" w:rsidRDefault="005F1475">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13562052" w14:textId="77777777" w:rsidR="005F1475" w:rsidRPr="001A2D8A" w:rsidRDefault="005F1475">
            <w:pPr>
              <w:pStyle w:val="BodyText"/>
              <w:spacing w:after="0"/>
              <w:ind w:left="-108" w:right="-72"/>
              <w:jc w:val="center"/>
              <w:rPr>
                <w:rFonts w:cs="Times New Roman"/>
                <w:sz w:val="20"/>
                <w:lang w:val="en-GB"/>
              </w:rPr>
            </w:pPr>
          </w:p>
        </w:tc>
        <w:tc>
          <w:tcPr>
            <w:tcW w:w="739" w:type="pct"/>
          </w:tcPr>
          <w:p w14:paraId="6A229ACA" w14:textId="77777777" w:rsidR="005F1475" w:rsidRPr="001A2D8A" w:rsidRDefault="005F1475">
            <w:pPr>
              <w:pStyle w:val="BodyText"/>
              <w:spacing w:after="0"/>
              <w:ind w:left="-113" w:right="-72"/>
              <w:jc w:val="center"/>
              <w:rPr>
                <w:rFonts w:cs="Times New Roman"/>
                <w:sz w:val="20"/>
                <w:lang w:val="en-GB"/>
              </w:rPr>
            </w:pPr>
            <w:r w:rsidRPr="001A2D8A">
              <w:rPr>
                <w:rFonts w:cs="Times New Roman"/>
                <w:sz w:val="20"/>
                <w:lang w:val="en-GB"/>
              </w:rPr>
              <w:t>that are</w:t>
            </w:r>
          </w:p>
        </w:tc>
        <w:tc>
          <w:tcPr>
            <w:tcW w:w="133" w:type="pct"/>
          </w:tcPr>
          <w:p w14:paraId="4C992FA4" w14:textId="77777777" w:rsidR="005F1475" w:rsidRPr="001A2D8A" w:rsidRDefault="005F1475">
            <w:pPr>
              <w:pStyle w:val="BodyText"/>
              <w:spacing w:after="0"/>
              <w:ind w:left="-113" w:right="-72"/>
              <w:jc w:val="center"/>
              <w:rPr>
                <w:rFonts w:cs="Times New Roman"/>
                <w:sz w:val="20"/>
                <w:lang w:val="en-GB"/>
              </w:rPr>
            </w:pPr>
          </w:p>
        </w:tc>
        <w:tc>
          <w:tcPr>
            <w:tcW w:w="661" w:type="pct"/>
          </w:tcPr>
          <w:p w14:paraId="2BC594E0" w14:textId="77777777" w:rsidR="005F1475" w:rsidRPr="001A2D8A" w:rsidRDefault="005F1475">
            <w:pPr>
              <w:pStyle w:val="BodyText"/>
              <w:spacing w:after="0"/>
              <w:ind w:left="-113" w:right="-72"/>
              <w:jc w:val="center"/>
              <w:rPr>
                <w:rFonts w:cs="Times New Roman"/>
                <w:sz w:val="20"/>
                <w:lang w:val="en-GB"/>
              </w:rPr>
            </w:pPr>
          </w:p>
        </w:tc>
      </w:tr>
      <w:tr w:rsidR="005F1475" w:rsidRPr="001A2D8A" w14:paraId="53D47266" w14:textId="77777777">
        <w:trPr>
          <w:trHeight w:val="80"/>
        </w:trPr>
        <w:tc>
          <w:tcPr>
            <w:tcW w:w="1667" w:type="pct"/>
          </w:tcPr>
          <w:p w14:paraId="03A14C0A" w14:textId="77777777" w:rsidR="005F1475" w:rsidRPr="001A2D8A" w:rsidRDefault="005F1475">
            <w:pPr>
              <w:pStyle w:val="BodyText"/>
              <w:spacing w:after="0"/>
              <w:ind w:right="-45"/>
              <w:jc w:val="both"/>
              <w:rPr>
                <w:rFonts w:cs="Times New Roman"/>
                <w:b/>
                <w:bCs/>
                <w:i/>
                <w:iCs/>
                <w:sz w:val="20"/>
                <w:rtl/>
                <w:cs/>
                <w:lang w:val="en-GB"/>
              </w:rPr>
            </w:pPr>
          </w:p>
        </w:tc>
        <w:tc>
          <w:tcPr>
            <w:tcW w:w="784" w:type="pct"/>
          </w:tcPr>
          <w:p w14:paraId="5DEEDD0B" w14:textId="77777777" w:rsidR="005F1475" w:rsidRPr="001A2D8A" w:rsidRDefault="005F1475">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2FA2DECA" w14:textId="77777777" w:rsidR="005F1475" w:rsidRPr="001A2D8A" w:rsidRDefault="005F1475">
            <w:pPr>
              <w:pStyle w:val="BodyText"/>
              <w:spacing w:after="0"/>
              <w:ind w:left="-108" w:right="-72"/>
              <w:jc w:val="center"/>
              <w:rPr>
                <w:rFonts w:cs="Times New Roman"/>
                <w:sz w:val="20"/>
                <w:lang w:val="en-GB"/>
              </w:rPr>
            </w:pPr>
          </w:p>
        </w:tc>
        <w:tc>
          <w:tcPr>
            <w:tcW w:w="750" w:type="pct"/>
          </w:tcPr>
          <w:p w14:paraId="1649C586" w14:textId="77777777" w:rsidR="005F1475" w:rsidRPr="001A2D8A" w:rsidRDefault="005F1475">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272B6CDD" w14:textId="77777777" w:rsidR="005F1475" w:rsidRPr="001A2D8A" w:rsidRDefault="005F1475">
            <w:pPr>
              <w:pStyle w:val="BodyText"/>
              <w:spacing w:after="0"/>
              <w:ind w:left="-108" w:right="-72"/>
              <w:jc w:val="center"/>
              <w:rPr>
                <w:rFonts w:cs="Times New Roman"/>
                <w:sz w:val="20"/>
                <w:lang w:val="en-GB"/>
              </w:rPr>
            </w:pPr>
          </w:p>
        </w:tc>
        <w:tc>
          <w:tcPr>
            <w:tcW w:w="739" w:type="pct"/>
          </w:tcPr>
          <w:p w14:paraId="47FC2331" w14:textId="77777777" w:rsidR="005F1475" w:rsidRPr="001A2D8A" w:rsidRDefault="005F1475">
            <w:pPr>
              <w:pStyle w:val="BodyText"/>
              <w:spacing w:after="0"/>
              <w:ind w:left="-113" w:right="-72"/>
              <w:jc w:val="center"/>
              <w:rPr>
                <w:rFonts w:cs="Times New Roman"/>
                <w:sz w:val="20"/>
                <w:lang w:val="en-GB"/>
              </w:rPr>
            </w:pPr>
            <w:r w:rsidRPr="001A2D8A">
              <w:rPr>
                <w:rFonts w:cs="Times New Roman"/>
                <w:sz w:val="20"/>
                <w:lang w:val="en-GB"/>
              </w:rPr>
              <w:t>credit-impaired</w:t>
            </w:r>
          </w:p>
        </w:tc>
        <w:tc>
          <w:tcPr>
            <w:tcW w:w="133" w:type="pct"/>
          </w:tcPr>
          <w:p w14:paraId="2EDEDE87" w14:textId="77777777" w:rsidR="005F1475" w:rsidRPr="001A2D8A" w:rsidRDefault="005F1475">
            <w:pPr>
              <w:pStyle w:val="BodyText"/>
              <w:spacing w:after="0"/>
              <w:ind w:left="-113" w:right="-72"/>
              <w:jc w:val="center"/>
              <w:rPr>
                <w:rFonts w:cs="Times New Roman"/>
                <w:sz w:val="20"/>
                <w:lang w:val="en-GB"/>
              </w:rPr>
            </w:pPr>
          </w:p>
        </w:tc>
        <w:tc>
          <w:tcPr>
            <w:tcW w:w="661" w:type="pct"/>
          </w:tcPr>
          <w:p w14:paraId="370B9EB6" w14:textId="77777777" w:rsidR="005F1475" w:rsidRPr="001A2D8A" w:rsidRDefault="005F1475">
            <w:pPr>
              <w:pStyle w:val="BodyText"/>
              <w:spacing w:after="0"/>
              <w:ind w:left="-113" w:right="-72"/>
              <w:jc w:val="center"/>
              <w:rPr>
                <w:rFonts w:cs="Times New Roman"/>
                <w:sz w:val="20"/>
                <w:lang w:val="en-GB"/>
              </w:rPr>
            </w:pPr>
            <w:r w:rsidRPr="001A2D8A">
              <w:rPr>
                <w:rFonts w:cs="Times New Roman"/>
                <w:sz w:val="20"/>
                <w:lang w:val="en-GB"/>
              </w:rPr>
              <w:t>Total</w:t>
            </w:r>
          </w:p>
        </w:tc>
      </w:tr>
      <w:tr w:rsidR="005F1475" w:rsidRPr="001A2D8A" w14:paraId="0A1C7C78" w14:textId="77777777">
        <w:trPr>
          <w:trHeight w:val="80"/>
        </w:trPr>
        <w:tc>
          <w:tcPr>
            <w:tcW w:w="1667" w:type="pct"/>
          </w:tcPr>
          <w:p w14:paraId="18359B6F" w14:textId="77777777" w:rsidR="005F1475" w:rsidRPr="001A2D8A" w:rsidRDefault="005F1475">
            <w:pPr>
              <w:pStyle w:val="BodyText"/>
              <w:spacing w:after="0"/>
              <w:ind w:right="-45"/>
              <w:jc w:val="both"/>
              <w:rPr>
                <w:rFonts w:cs="Times New Roman"/>
                <w:sz w:val="20"/>
                <w:rtl/>
                <w:cs/>
                <w:lang w:val="en-GB"/>
              </w:rPr>
            </w:pPr>
          </w:p>
        </w:tc>
        <w:tc>
          <w:tcPr>
            <w:tcW w:w="3333" w:type="pct"/>
            <w:gridSpan w:val="7"/>
          </w:tcPr>
          <w:p w14:paraId="5B98A5C6" w14:textId="77777777" w:rsidR="005F1475" w:rsidRPr="001A2D8A" w:rsidRDefault="005F1475">
            <w:pPr>
              <w:pStyle w:val="BodyText"/>
              <w:spacing w:after="0"/>
              <w:ind w:left="-113" w:right="-72"/>
              <w:jc w:val="center"/>
              <w:rPr>
                <w:rFonts w:cs="Times New Roman"/>
                <w:sz w:val="20"/>
                <w:lang w:val="en-GB"/>
              </w:rPr>
            </w:pPr>
            <w:r w:rsidRPr="001A2D8A">
              <w:rPr>
                <w:rFonts w:cs="Times New Roman"/>
                <w:i/>
                <w:iCs/>
                <w:sz w:val="20"/>
                <w:lang w:val="en-GB"/>
              </w:rPr>
              <w:t>(in thousand Baht)</w:t>
            </w:r>
          </w:p>
        </w:tc>
      </w:tr>
      <w:tr w:rsidR="00955CAF" w:rsidRPr="009C606F" w14:paraId="04D8E932" w14:textId="77777777">
        <w:tc>
          <w:tcPr>
            <w:tcW w:w="1667" w:type="pct"/>
          </w:tcPr>
          <w:p w14:paraId="01DFAB6A" w14:textId="77777777" w:rsidR="00955CAF" w:rsidRPr="009C606F" w:rsidRDefault="00955CAF" w:rsidP="00955CAF">
            <w:pPr>
              <w:pStyle w:val="BodyText"/>
              <w:spacing w:after="0"/>
              <w:ind w:right="-45"/>
              <w:rPr>
                <w:rFonts w:cs="Times New Roman"/>
                <w:sz w:val="20"/>
                <w:lang w:val="en-GB"/>
              </w:rPr>
            </w:pPr>
            <w:r w:rsidRPr="009C606F">
              <w:rPr>
                <w:rFonts w:cs="Times New Roman"/>
                <w:sz w:val="20"/>
                <w:lang w:val="en-GB"/>
              </w:rPr>
              <w:t>Investments in debt instruments</w:t>
            </w:r>
          </w:p>
        </w:tc>
        <w:tc>
          <w:tcPr>
            <w:tcW w:w="784" w:type="pct"/>
            <w:vAlign w:val="bottom"/>
          </w:tcPr>
          <w:p w14:paraId="7CBFAE3D" w14:textId="2436EE12" w:rsidR="00955CAF" w:rsidRPr="009C606F" w:rsidRDefault="00955CAF" w:rsidP="00955CAF">
            <w:pPr>
              <w:tabs>
                <w:tab w:val="decimal" w:pos="1150"/>
              </w:tabs>
              <w:ind w:right="-59"/>
              <w:rPr>
                <w:rFonts w:cs="Times New Roman"/>
                <w:sz w:val="20"/>
              </w:rPr>
            </w:pPr>
            <w:r w:rsidRPr="00955CAF">
              <w:rPr>
                <w:rFonts w:cs="Times New Roman"/>
                <w:sz w:val="20"/>
              </w:rPr>
              <w:t>27</w:t>
            </w:r>
          </w:p>
        </w:tc>
        <w:tc>
          <w:tcPr>
            <w:tcW w:w="133" w:type="pct"/>
            <w:vAlign w:val="bottom"/>
          </w:tcPr>
          <w:p w14:paraId="608C44DC" w14:textId="77777777" w:rsidR="00955CAF" w:rsidRPr="009C606F" w:rsidRDefault="00955CAF" w:rsidP="00955CAF">
            <w:pPr>
              <w:tabs>
                <w:tab w:val="decimal" w:pos="1060"/>
              </w:tabs>
              <w:rPr>
                <w:rFonts w:cs="Times New Roman"/>
                <w:sz w:val="20"/>
              </w:rPr>
            </w:pPr>
          </w:p>
        </w:tc>
        <w:tc>
          <w:tcPr>
            <w:tcW w:w="750" w:type="pct"/>
            <w:vAlign w:val="bottom"/>
          </w:tcPr>
          <w:p w14:paraId="003A8FA8" w14:textId="200792B2" w:rsidR="00955CAF" w:rsidRPr="00B95516" w:rsidRDefault="00955CAF" w:rsidP="00955CAF">
            <w:pPr>
              <w:tabs>
                <w:tab w:val="decimal" w:pos="1137"/>
              </w:tabs>
              <w:ind w:right="-58"/>
              <w:rPr>
                <w:rFonts w:cs="Times New Roman"/>
                <w:sz w:val="20"/>
                <w:lang w:bidi="th-TH"/>
              </w:rPr>
            </w:pPr>
            <w:r w:rsidRPr="00B95516">
              <w:rPr>
                <w:rFonts w:cs="Times New Roman"/>
                <w:sz w:val="20"/>
                <w:cs/>
                <w:lang w:bidi="th-TH"/>
              </w:rPr>
              <w:t>-</w:t>
            </w:r>
          </w:p>
        </w:tc>
        <w:tc>
          <w:tcPr>
            <w:tcW w:w="133" w:type="pct"/>
            <w:vAlign w:val="bottom"/>
          </w:tcPr>
          <w:p w14:paraId="61A5CA70" w14:textId="77777777" w:rsidR="00955CAF" w:rsidRPr="009C606F" w:rsidRDefault="00955CAF" w:rsidP="00955CAF">
            <w:pPr>
              <w:tabs>
                <w:tab w:val="decimal" w:pos="1060"/>
              </w:tabs>
              <w:rPr>
                <w:rFonts w:cs="Times New Roman"/>
                <w:sz w:val="20"/>
              </w:rPr>
            </w:pPr>
          </w:p>
        </w:tc>
        <w:tc>
          <w:tcPr>
            <w:tcW w:w="739" w:type="pct"/>
            <w:vAlign w:val="bottom"/>
          </w:tcPr>
          <w:p w14:paraId="3054238D" w14:textId="565DA010" w:rsidR="00955CAF" w:rsidRPr="009C606F" w:rsidRDefault="00955CAF" w:rsidP="00955CAF">
            <w:pPr>
              <w:tabs>
                <w:tab w:val="decimal" w:pos="1140"/>
              </w:tabs>
              <w:ind w:right="-59"/>
              <w:rPr>
                <w:rFonts w:cs="Times New Roman"/>
                <w:sz w:val="20"/>
              </w:rPr>
            </w:pPr>
            <w:r w:rsidRPr="00955CAF">
              <w:rPr>
                <w:rFonts w:cs="Times New Roman"/>
                <w:sz w:val="20"/>
              </w:rPr>
              <w:t>8,071</w:t>
            </w:r>
          </w:p>
        </w:tc>
        <w:tc>
          <w:tcPr>
            <w:tcW w:w="133" w:type="pct"/>
            <w:vAlign w:val="bottom"/>
          </w:tcPr>
          <w:p w14:paraId="26E49990" w14:textId="77777777" w:rsidR="00955CAF" w:rsidRPr="009C606F" w:rsidRDefault="00955CAF" w:rsidP="00955CAF">
            <w:pPr>
              <w:tabs>
                <w:tab w:val="decimal" w:pos="1060"/>
              </w:tabs>
              <w:ind w:left="-93" w:right="-268"/>
              <w:rPr>
                <w:rFonts w:cs="Times New Roman"/>
                <w:sz w:val="20"/>
              </w:rPr>
            </w:pPr>
          </w:p>
        </w:tc>
        <w:tc>
          <w:tcPr>
            <w:tcW w:w="661" w:type="pct"/>
            <w:vAlign w:val="bottom"/>
          </w:tcPr>
          <w:p w14:paraId="2AE3EBC7" w14:textId="57031ACB" w:rsidR="00955CAF" w:rsidRPr="009C606F" w:rsidRDefault="00955CAF" w:rsidP="00955CAF">
            <w:pPr>
              <w:tabs>
                <w:tab w:val="decimal" w:pos="999"/>
              </w:tabs>
              <w:ind w:right="-59"/>
              <w:rPr>
                <w:rFonts w:cs="Times New Roman"/>
                <w:sz w:val="20"/>
              </w:rPr>
            </w:pPr>
            <w:r w:rsidRPr="00955CAF">
              <w:rPr>
                <w:rFonts w:cs="Times New Roman"/>
                <w:sz w:val="20"/>
              </w:rPr>
              <w:t>8,098</w:t>
            </w:r>
          </w:p>
        </w:tc>
      </w:tr>
      <w:tr w:rsidR="00955CAF" w:rsidRPr="00C4463D" w14:paraId="3DBFB514" w14:textId="77777777">
        <w:tc>
          <w:tcPr>
            <w:tcW w:w="1667" w:type="pct"/>
            <w:vAlign w:val="bottom"/>
          </w:tcPr>
          <w:p w14:paraId="1076C39C" w14:textId="77777777" w:rsidR="00955CAF" w:rsidRPr="001A2D8A" w:rsidRDefault="00955CAF" w:rsidP="00955CAF">
            <w:pPr>
              <w:pStyle w:val="BodyText"/>
              <w:spacing w:after="0"/>
              <w:ind w:right="-45"/>
              <w:rPr>
                <w:rFonts w:cs="Times New Roman"/>
                <w:sz w:val="20"/>
                <w:lang w:val="en-GB"/>
              </w:rPr>
            </w:pPr>
            <w:r w:rsidRPr="001A2D8A">
              <w:rPr>
                <w:rFonts w:cs="Times New Roman"/>
                <w:sz w:val="20"/>
                <w:lang w:val="en-GB"/>
              </w:rPr>
              <w:t xml:space="preserve">Loans to customers and accrued </w:t>
            </w:r>
          </w:p>
          <w:p w14:paraId="373B0419" w14:textId="77777777" w:rsidR="00955CAF" w:rsidRPr="001A2D8A" w:rsidRDefault="00955CAF" w:rsidP="00955CAF">
            <w:pPr>
              <w:pStyle w:val="BodyText"/>
              <w:spacing w:after="0"/>
              <w:ind w:right="-45"/>
              <w:rPr>
                <w:rFonts w:cs="Times New Roman"/>
                <w:sz w:val="20"/>
                <w:lang w:val="en-GB"/>
              </w:rPr>
            </w:pPr>
            <w:r w:rsidRPr="001A2D8A">
              <w:rPr>
                <w:rFonts w:cs="Times New Roman"/>
                <w:sz w:val="20"/>
                <w:lang w:val="en-GB"/>
              </w:rPr>
              <w:t xml:space="preserve">    interest receivables and undue </w:t>
            </w:r>
            <w:r w:rsidRPr="001A2D8A">
              <w:rPr>
                <w:rFonts w:cs="Times New Roman"/>
                <w:sz w:val="20"/>
                <w:lang w:val="en-GB"/>
              </w:rPr>
              <w:br/>
              <w:t xml:space="preserve">    interest receivables</w:t>
            </w:r>
          </w:p>
        </w:tc>
        <w:tc>
          <w:tcPr>
            <w:tcW w:w="784" w:type="pct"/>
          </w:tcPr>
          <w:p w14:paraId="6B8BD930" w14:textId="77777777" w:rsidR="00955CAF" w:rsidRPr="000707A0" w:rsidRDefault="00955CAF" w:rsidP="00955CAF">
            <w:pPr>
              <w:tabs>
                <w:tab w:val="decimal" w:pos="1138"/>
              </w:tabs>
              <w:ind w:right="-59"/>
              <w:rPr>
                <w:rFonts w:cs="Times New Roman"/>
                <w:sz w:val="20"/>
              </w:rPr>
            </w:pPr>
          </w:p>
          <w:p w14:paraId="6F180643" w14:textId="77777777" w:rsidR="00955CAF" w:rsidRPr="000707A0" w:rsidRDefault="00955CAF" w:rsidP="00955CAF">
            <w:pPr>
              <w:tabs>
                <w:tab w:val="decimal" w:pos="1138"/>
              </w:tabs>
              <w:ind w:right="-59"/>
              <w:rPr>
                <w:rFonts w:cs="Times New Roman"/>
                <w:sz w:val="20"/>
              </w:rPr>
            </w:pPr>
          </w:p>
          <w:p w14:paraId="549FD703" w14:textId="516BA358" w:rsidR="00955CAF" w:rsidRPr="000707A0" w:rsidRDefault="00955CAF" w:rsidP="00AA6956">
            <w:pPr>
              <w:tabs>
                <w:tab w:val="decimal" w:pos="1138"/>
              </w:tabs>
              <w:ind w:left="-93" w:right="-58"/>
              <w:rPr>
                <w:rFonts w:cs="Times New Roman"/>
                <w:sz w:val="20"/>
              </w:rPr>
            </w:pPr>
            <w:r w:rsidRPr="00AA6956">
              <w:rPr>
                <w:rFonts w:cs="Times New Roman"/>
                <w:sz w:val="20"/>
                <w:cs/>
                <w:lang w:bidi="th-TH"/>
              </w:rPr>
              <w:t>2</w:t>
            </w:r>
            <w:r w:rsidRPr="00955CAF">
              <w:rPr>
                <w:rFonts w:cs="Times New Roman"/>
                <w:sz w:val="20"/>
                <w:lang w:bidi="th-TH"/>
              </w:rPr>
              <w:t>,</w:t>
            </w:r>
            <w:r w:rsidRPr="00AA6956">
              <w:rPr>
                <w:rFonts w:cs="Times New Roman"/>
                <w:sz w:val="20"/>
                <w:cs/>
                <w:lang w:bidi="th-TH"/>
              </w:rPr>
              <w:t>633</w:t>
            </w:r>
            <w:r w:rsidRPr="00955CAF">
              <w:rPr>
                <w:rFonts w:cs="Times New Roman"/>
                <w:sz w:val="20"/>
                <w:lang w:bidi="th-TH"/>
              </w:rPr>
              <w:t>,</w:t>
            </w:r>
            <w:r w:rsidRPr="00AA6956">
              <w:rPr>
                <w:rFonts w:cs="Times New Roman"/>
                <w:sz w:val="20"/>
                <w:cs/>
                <w:lang w:bidi="th-TH"/>
              </w:rPr>
              <w:t>886</w:t>
            </w:r>
          </w:p>
        </w:tc>
        <w:tc>
          <w:tcPr>
            <w:tcW w:w="133" w:type="pct"/>
            <w:vAlign w:val="bottom"/>
          </w:tcPr>
          <w:p w14:paraId="13087857" w14:textId="77777777" w:rsidR="00955CAF" w:rsidRPr="00C4463D" w:rsidRDefault="00955CAF" w:rsidP="00955CAF">
            <w:pPr>
              <w:tabs>
                <w:tab w:val="decimal" w:pos="1060"/>
              </w:tabs>
              <w:ind w:right="-59"/>
              <w:rPr>
                <w:rFonts w:cs="Times New Roman"/>
                <w:sz w:val="20"/>
              </w:rPr>
            </w:pPr>
          </w:p>
        </w:tc>
        <w:tc>
          <w:tcPr>
            <w:tcW w:w="750" w:type="pct"/>
          </w:tcPr>
          <w:p w14:paraId="3E36B776" w14:textId="77777777" w:rsidR="00955CAF" w:rsidRPr="000707A0" w:rsidRDefault="00955CAF" w:rsidP="00955CAF">
            <w:pPr>
              <w:tabs>
                <w:tab w:val="decimal" w:pos="1137"/>
              </w:tabs>
              <w:ind w:left="-93" w:right="-58"/>
              <w:rPr>
                <w:rFonts w:cs="Times New Roman"/>
                <w:sz w:val="20"/>
              </w:rPr>
            </w:pPr>
          </w:p>
          <w:p w14:paraId="5428EE93" w14:textId="77777777" w:rsidR="00955CAF" w:rsidRPr="000707A0" w:rsidRDefault="00955CAF" w:rsidP="00955CAF">
            <w:pPr>
              <w:tabs>
                <w:tab w:val="decimal" w:pos="1137"/>
              </w:tabs>
              <w:ind w:left="-93" w:right="-58"/>
              <w:rPr>
                <w:rFonts w:cs="Times New Roman"/>
                <w:sz w:val="20"/>
              </w:rPr>
            </w:pPr>
          </w:p>
          <w:p w14:paraId="69FBCFA7" w14:textId="6E24E418" w:rsidR="00955CAF" w:rsidRPr="000707A0" w:rsidRDefault="00955CAF" w:rsidP="00955CAF">
            <w:pPr>
              <w:tabs>
                <w:tab w:val="decimal" w:pos="1137"/>
              </w:tabs>
              <w:ind w:left="-93" w:right="-58"/>
              <w:rPr>
                <w:rFonts w:cs="Times New Roman"/>
                <w:sz w:val="20"/>
              </w:rPr>
            </w:pPr>
            <w:r w:rsidRPr="00AA6956">
              <w:rPr>
                <w:rFonts w:cs="Times New Roman"/>
                <w:sz w:val="20"/>
                <w:cs/>
                <w:lang w:bidi="th-TH"/>
              </w:rPr>
              <w:t>3</w:t>
            </w:r>
            <w:r w:rsidRPr="00955CAF">
              <w:rPr>
                <w:rFonts w:cs="Times New Roman"/>
                <w:sz w:val="20"/>
                <w:lang w:bidi="th-TH"/>
              </w:rPr>
              <w:t>,</w:t>
            </w:r>
            <w:r w:rsidRPr="00AA6956">
              <w:rPr>
                <w:rFonts w:cs="Times New Roman"/>
                <w:sz w:val="20"/>
                <w:cs/>
                <w:lang w:bidi="th-TH"/>
              </w:rPr>
              <w:t>229</w:t>
            </w:r>
            <w:r w:rsidRPr="00955CAF">
              <w:rPr>
                <w:rFonts w:cs="Times New Roman"/>
                <w:sz w:val="20"/>
                <w:lang w:bidi="th-TH"/>
              </w:rPr>
              <w:t>,</w:t>
            </w:r>
            <w:r w:rsidRPr="00AA6956">
              <w:rPr>
                <w:rFonts w:cs="Times New Roman"/>
                <w:sz w:val="20"/>
                <w:cs/>
                <w:lang w:bidi="th-TH"/>
              </w:rPr>
              <w:t>632</w:t>
            </w:r>
          </w:p>
        </w:tc>
        <w:tc>
          <w:tcPr>
            <w:tcW w:w="133" w:type="pct"/>
            <w:vAlign w:val="bottom"/>
          </w:tcPr>
          <w:p w14:paraId="7C5A27D0" w14:textId="77777777" w:rsidR="00955CAF" w:rsidRPr="00C4463D" w:rsidRDefault="00955CAF" w:rsidP="00955CAF">
            <w:pPr>
              <w:tabs>
                <w:tab w:val="decimal" w:pos="1060"/>
              </w:tabs>
              <w:ind w:right="-59"/>
              <w:rPr>
                <w:rFonts w:cs="Times New Roman"/>
                <w:sz w:val="20"/>
              </w:rPr>
            </w:pPr>
          </w:p>
        </w:tc>
        <w:tc>
          <w:tcPr>
            <w:tcW w:w="739" w:type="pct"/>
            <w:vAlign w:val="bottom"/>
          </w:tcPr>
          <w:p w14:paraId="29B647DB" w14:textId="75C008B9" w:rsidR="00955CAF" w:rsidRPr="00C4463D" w:rsidRDefault="00601A1B" w:rsidP="00955CAF">
            <w:pPr>
              <w:tabs>
                <w:tab w:val="decimal" w:pos="1140"/>
              </w:tabs>
              <w:ind w:left="-93" w:right="-59"/>
              <w:rPr>
                <w:rFonts w:cs="Times New Roman"/>
                <w:sz w:val="20"/>
              </w:rPr>
            </w:pPr>
            <w:r w:rsidRPr="00601A1B">
              <w:rPr>
                <w:rFonts w:cs="Times New Roman"/>
                <w:sz w:val="20"/>
              </w:rPr>
              <w:t>5,477,379</w:t>
            </w:r>
          </w:p>
        </w:tc>
        <w:tc>
          <w:tcPr>
            <w:tcW w:w="133" w:type="pct"/>
            <w:vAlign w:val="bottom"/>
          </w:tcPr>
          <w:p w14:paraId="50EF689C" w14:textId="77777777" w:rsidR="00955CAF" w:rsidRPr="00C4463D" w:rsidRDefault="00955CAF" w:rsidP="00955CAF">
            <w:pPr>
              <w:tabs>
                <w:tab w:val="decimal" w:pos="1060"/>
              </w:tabs>
              <w:ind w:left="-93" w:right="-59"/>
              <w:rPr>
                <w:rFonts w:cs="Times New Roman"/>
                <w:sz w:val="20"/>
              </w:rPr>
            </w:pPr>
          </w:p>
        </w:tc>
        <w:tc>
          <w:tcPr>
            <w:tcW w:w="661" w:type="pct"/>
            <w:vAlign w:val="bottom"/>
          </w:tcPr>
          <w:p w14:paraId="0B8D1087" w14:textId="057042ED" w:rsidR="00955CAF" w:rsidRPr="00C4463D" w:rsidRDefault="00601A1B" w:rsidP="00955CAF">
            <w:pPr>
              <w:tabs>
                <w:tab w:val="decimal" w:pos="999"/>
              </w:tabs>
              <w:ind w:left="-93" w:right="-59"/>
              <w:rPr>
                <w:rFonts w:cs="Times New Roman"/>
                <w:sz w:val="20"/>
              </w:rPr>
            </w:pPr>
            <w:r w:rsidRPr="00601A1B">
              <w:rPr>
                <w:rFonts w:cs="Times New Roman"/>
                <w:sz w:val="20"/>
              </w:rPr>
              <w:t>11,340,897</w:t>
            </w:r>
          </w:p>
        </w:tc>
      </w:tr>
      <w:tr w:rsidR="00955CAF" w:rsidRPr="00C4463D" w14:paraId="43C86ED0" w14:textId="77777777">
        <w:tc>
          <w:tcPr>
            <w:tcW w:w="1667" w:type="pct"/>
            <w:vAlign w:val="bottom"/>
          </w:tcPr>
          <w:p w14:paraId="7E929648" w14:textId="77777777" w:rsidR="00955CAF" w:rsidRPr="001A2D8A" w:rsidRDefault="00955CAF" w:rsidP="00955CAF">
            <w:pPr>
              <w:pStyle w:val="BodyText"/>
              <w:spacing w:after="0"/>
              <w:ind w:right="-45"/>
              <w:jc w:val="both"/>
              <w:rPr>
                <w:rFonts w:cs="Times New Roman"/>
                <w:sz w:val="20"/>
                <w:lang w:val="en-GB"/>
              </w:rPr>
            </w:pPr>
            <w:r w:rsidRPr="001A2D8A">
              <w:rPr>
                <w:rFonts w:cs="Times New Roman"/>
                <w:sz w:val="20"/>
                <w:lang w:val="en-GB"/>
              </w:rPr>
              <w:t>Other financial assets</w:t>
            </w:r>
          </w:p>
        </w:tc>
        <w:tc>
          <w:tcPr>
            <w:tcW w:w="784" w:type="pct"/>
          </w:tcPr>
          <w:p w14:paraId="589C3613" w14:textId="2DA8DB70" w:rsidR="00955CAF" w:rsidRPr="0093239C" w:rsidRDefault="00955CAF" w:rsidP="00AA6956">
            <w:pPr>
              <w:tabs>
                <w:tab w:val="decimal" w:pos="1150"/>
              </w:tabs>
              <w:ind w:left="-93" w:right="-58"/>
              <w:rPr>
                <w:rFonts w:cs="Times New Roman"/>
                <w:sz w:val="20"/>
                <w:lang w:bidi="th-TH"/>
              </w:rPr>
            </w:pPr>
            <w:r w:rsidRPr="00AA6956">
              <w:rPr>
                <w:rFonts w:cs="Times New Roman"/>
                <w:sz w:val="20"/>
                <w:cs/>
                <w:lang w:bidi="th-TH"/>
              </w:rPr>
              <w:t>3</w:t>
            </w:r>
            <w:r w:rsidRPr="00955CAF">
              <w:rPr>
                <w:rFonts w:cs="Times New Roman"/>
                <w:sz w:val="20"/>
                <w:lang w:bidi="th-TH"/>
              </w:rPr>
              <w:t>,</w:t>
            </w:r>
            <w:r w:rsidRPr="00AA6956">
              <w:rPr>
                <w:rFonts w:cs="Times New Roman"/>
                <w:sz w:val="20"/>
                <w:cs/>
                <w:lang w:bidi="th-TH"/>
              </w:rPr>
              <w:t>509</w:t>
            </w:r>
          </w:p>
        </w:tc>
        <w:tc>
          <w:tcPr>
            <w:tcW w:w="133" w:type="pct"/>
            <w:vAlign w:val="bottom"/>
          </w:tcPr>
          <w:p w14:paraId="7BD362B9" w14:textId="77777777" w:rsidR="00955CAF" w:rsidRPr="00C4463D" w:rsidRDefault="00955CAF" w:rsidP="00955CAF">
            <w:pPr>
              <w:tabs>
                <w:tab w:val="decimal" w:pos="1060"/>
              </w:tabs>
              <w:rPr>
                <w:rFonts w:cs="Times New Roman"/>
                <w:sz w:val="20"/>
              </w:rPr>
            </w:pPr>
          </w:p>
        </w:tc>
        <w:tc>
          <w:tcPr>
            <w:tcW w:w="750" w:type="pct"/>
          </w:tcPr>
          <w:p w14:paraId="777F3BA7" w14:textId="2EA6BD50" w:rsidR="00955CAF" w:rsidRPr="00C4463D" w:rsidRDefault="00955CAF" w:rsidP="00955CAF">
            <w:pPr>
              <w:tabs>
                <w:tab w:val="decimal" w:pos="1137"/>
              </w:tabs>
              <w:ind w:right="-58"/>
              <w:rPr>
                <w:rFonts w:cs="Times New Roman"/>
                <w:sz w:val="20"/>
              </w:rPr>
            </w:pPr>
            <w:r w:rsidRPr="00955CAF">
              <w:rPr>
                <w:rFonts w:cs="Times New Roman"/>
                <w:sz w:val="20"/>
              </w:rPr>
              <w:t>24,111</w:t>
            </w:r>
          </w:p>
        </w:tc>
        <w:tc>
          <w:tcPr>
            <w:tcW w:w="133" w:type="pct"/>
            <w:vAlign w:val="bottom"/>
          </w:tcPr>
          <w:p w14:paraId="67207DF6" w14:textId="77777777" w:rsidR="00955CAF" w:rsidRPr="00C4463D" w:rsidRDefault="00955CAF" w:rsidP="00955CAF">
            <w:pPr>
              <w:tabs>
                <w:tab w:val="decimal" w:pos="1060"/>
              </w:tabs>
              <w:rPr>
                <w:rFonts w:cs="Times New Roman"/>
                <w:sz w:val="20"/>
              </w:rPr>
            </w:pPr>
          </w:p>
        </w:tc>
        <w:tc>
          <w:tcPr>
            <w:tcW w:w="739" w:type="pct"/>
            <w:vAlign w:val="bottom"/>
          </w:tcPr>
          <w:p w14:paraId="648D2FCA" w14:textId="00D829F7" w:rsidR="00955CAF" w:rsidRPr="00C4463D" w:rsidRDefault="00955CAF" w:rsidP="00955CAF">
            <w:pPr>
              <w:tabs>
                <w:tab w:val="decimal" w:pos="1140"/>
              </w:tabs>
              <w:ind w:right="-59"/>
              <w:rPr>
                <w:rFonts w:cs="Times New Roman"/>
                <w:sz w:val="20"/>
              </w:rPr>
            </w:pPr>
            <w:r w:rsidRPr="00955CAF">
              <w:rPr>
                <w:rFonts w:cs="Times New Roman"/>
                <w:sz w:val="20"/>
              </w:rPr>
              <w:t>39,532</w:t>
            </w:r>
          </w:p>
        </w:tc>
        <w:tc>
          <w:tcPr>
            <w:tcW w:w="133" w:type="pct"/>
            <w:vAlign w:val="bottom"/>
          </w:tcPr>
          <w:p w14:paraId="176F4807" w14:textId="77777777" w:rsidR="00955CAF" w:rsidRPr="00C4463D" w:rsidRDefault="00955CAF" w:rsidP="00955CAF">
            <w:pPr>
              <w:tabs>
                <w:tab w:val="decimal" w:pos="1060"/>
              </w:tabs>
              <w:ind w:left="-93" w:right="-268"/>
              <w:rPr>
                <w:rFonts w:cs="Times New Roman"/>
                <w:sz w:val="20"/>
              </w:rPr>
            </w:pPr>
          </w:p>
        </w:tc>
        <w:tc>
          <w:tcPr>
            <w:tcW w:w="661" w:type="pct"/>
            <w:vAlign w:val="bottom"/>
          </w:tcPr>
          <w:p w14:paraId="232B00BF" w14:textId="04E26CED" w:rsidR="00955CAF" w:rsidRPr="00C4463D" w:rsidRDefault="00955CAF" w:rsidP="00955CAF">
            <w:pPr>
              <w:tabs>
                <w:tab w:val="decimal" w:pos="999"/>
              </w:tabs>
              <w:ind w:right="-59"/>
              <w:rPr>
                <w:rFonts w:cs="Times New Roman"/>
                <w:sz w:val="20"/>
              </w:rPr>
            </w:pPr>
            <w:r w:rsidRPr="00955CAF">
              <w:rPr>
                <w:rFonts w:cs="Times New Roman"/>
                <w:sz w:val="20"/>
              </w:rPr>
              <w:t>67,152</w:t>
            </w:r>
          </w:p>
        </w:tc>
      </w:tr>
      <w:tr w:rsidR="00955CAF" w:rsidRPr="00C4463D" w14:paraId="57CB705F" w14:textId="77777777" w:rsidTr="00AA6956">
        <w:tc>
          <w:tcPr>
            <w:tcW w:w="1667" w:type="pct"/>
            <w:vAlign w:val="bottom"/>
          </w:tcPr>
          <w:p w14:paraId="4ACC80DA" w14:textId="77777777" w:rsidR="00A331E5" w:rsidRDefault="00955CAF" w:rsidP="00955CAF">
            <w:pPr>
              <w:pStyle w:val="BodyText"/>
              <w:spacing w:after="0"/>
              <w:ind w:right="-45"/>
              <w:rPr>
                <w:rFonts w:cs="Times New Roman"/>
                <w:sz w:val="20"/>
                <w:lang w:val="en-GB"/>
              </w:rPr>
            </w:pPr>
            <w:r w:rsidRPr="001A2D8A">
              <w:rPr>
                <w:rFonts w:cs="Times New Roman"/>
                <w:sz w:val="20"/>
                <w:lang w:val="en-GB"/>
              </w:rPr>
              <w:t>Undrawn loan commitments</w:t>
            </w:r>
            <w:r w:rsidR="00A10B70">
              <w:rPr>
                <w:rFonts w:cs="Times New Roman"/>
                <w:sz w:val="20"/>
                <w:lang w:val="en-GB"/>
              </w:rPr>
              <w:t xml:space="preserve"> and </w:t>
            </w:r>
          </w:p>
          <w:p w14:paraId="7B4FE9B7" w14:textId="33577ABB" w:rsidR="00955CAF" w:rsidRPr="001A2D8A" w:rsidRDefault="00A331E5" w:rsidP="00955CAF">
            <w:pPr>
              <w:pStyle w:val="BodyText"/>
              <w:spacing w:after="0"/>
              <w:ind w:right="-45"/>
              <w:rPr>
                <w:rFonts w:cs="Times New Roman"/>
                <w:sz w:val="20"/>
                <w:lang w:val="en-GB"/>
              </w:rPr>
            </w:pPr>
            <w:r>
              <w:rPr>
                <w:rFonts w:cs="Times New Roman"/>
                <w:sz w:val="20"/>
                <w:lang w:val="en-GB"/>
              </w:rPr>
              <w:t xml:space="preserve">    </w:t>
            </w:r>
            <w:r w:rsidR="00A10B70">
              <w:rPr>
                <w:rFonts w:cs="Times New Roman"/>
                <w:sz w:val="20"/>
                <w:lang w:val="en-GB"/>
              </w:rPr>
              <w:t>finan</w:t>
            </w:r>
            <w:r w:rsidR="00C22894">
              <w:rPr>
                <w:rFonts w:cs="Times New Roman"/>
                <w:sz w:val="20"/>
                <w:lang w:val="en-GB"/>
              </w:rPr>
              <w:t>cial gua</w:t>
            </w:r>
            <w:r>
              <w:rPr>
                <w:rFonts w:cs="Times New Roman"/>
                <w:sz w:val="20"/>
                <w:lang w:val="en-GB"/>
              </w:rPr>
              <w:t>rantee contracts</w:t>
            </w:r>
          </w:p>
        </w:tc>
        <w:tc>
          <w:tcPr>
            <w:tcW w:w="784" w:type="pct"/>
            <w:vAlign w:val="bottom"/>
          </w:tcPr>
          <w:p w14:paraId="43C60E9C" w14:textId="7566291F" w:rsidR="00955CAF" w:rsidRPr="00C4463D" w:rsidRDefault="00955CAF">
            <w:pPr>
              <w:tabs>
                <w:tab w:val="decimal" w:pos="1150"/>
              </w:tabs>
              <w:ind w:right="-59"/>
              <w:rPr>
                <w:rFonts w:cs="Times New Roman"/>
                <w:sz w:val="20"/>
              </w:rPr>
            </w:pPr>
            <w:r w:rsidRPr="00955CAF">
              <w:rPr>
                <w:rFonts w:cs="Times New Roman"/>
                <w:sz w:val="20"/>
              </w:rPr>
              <w:t>481</w:t>
            </w:r>
          </w:p>
        </w:tc>
        <w:tc>
          <w:tcPr>
            <w:tcW w:w="133" w:type="pct"/>
            <w:vAlign w:val="bottom"/>
          </w:tcPr>
          <w:p w14:paraId="202B5DB3" w14:textId="77777777" w:rsidR="00955CAF" w:rsidRPr="00C4463D" w:rsidRDefault="00955CAF">
            <w:pPr>
              <w:tabs>
                <w:tab w:val="decimal" w:pos="1060"/>
              </w:tabs>
              <w:rPr>
                <w:rFonts w:cs="Times New Roman"/>
                <w:sz w:val="20"/>
              </w:rPr>
            </w:pPr>
          </w:p>
        </w:tc>
        <w:tc>
          <w:tcPr>
            <w:tcW w:w="750" w:type="pct"/>
            <w:vAlign w:val="bottom"/>
          </w:tcPr>
          <w:p w14:paraId="3AB66C80" w14:textId="6C33771C" w:rsidR="00955CAF" w:rsidRPr="00C4463D" w:rsidRDefault="00955CAF">
            <w:pPr>
              <w:tabs>
                <w:tab w:val="decimal" w:pos="1137"/>
              </w:tabs>
              <w:ind w:right="-58"/>
              <w:rPr>
                <w:rFonts w:cs="Times New Roman"/>
                <w:sz w:val="20"/>
              </w:rPr>
            </w:pPr>
            <w:r w:rsidRPr="00955CAF">
              <w:rPr>
                <w:rFonts w:cs="Times New Roman"/>
                <w:sz w:val="20"/>
              </w:rPr>
              <w:t>1,194</w:t>
            </w:r>
          </w:p>
        </w:tc>
        <w:tc>
          <w:tcPr>
            <w:tcW w:w="133" w:type="pct"/>
            <w:vAlign w:val="bottom"/>
          </w:tcPr>
          <w:p w14:paraId="036D477D" w14:textId="77777777" w:rsidR="00955CAF" w:rsidRPr="00C4463D" w:rsidRDefault="00955CAF">
            <w:pPr>
              <w:tabs>
                <w:tab w:val="decimal" w:pos="1060"/>
              </w:tabs>
              <w:rPr>
                <w:rFonts w:cs="Times New Roman"/>
                <w:sz w:val="20"/>
              </w:rPr>
            </w:pPr>
          </w:p>
        </w:tc>
        <w:tc>
          <w:tcPr>
            <w:tcW w:w="739" w:type="pct"/>
            <w:vAlign w:val="bottom"/>
          </w:tcPr>
          <w:p w14:paraId="125C49D9" w14:textId="578BDB75" w:rsidR="00955CAF" w:rsidRPr="00C4463D" w:rsidRDefault="00955CAF">
            <w:pPr>
              <w:tabs>
                <w:tab w:val="decimal" w:pos="1140"/>
              </w:tabs>
              <w:ind w:right="-59"/>
              <w:rPr>
                <w:rFonts w:cs="Times New Roman"/>
                <w:sz w:val="20"/>
              </w:rPr>
            </w:pPr>
            <w:r w:rsidRPr="00955CAF">
              <w:rPr>
                <w:rFonts w:cs="Times New Roman"/>
                <w:sz w:val="20"/>
              </w:rPr>
              <w:t>15,604</w:t>
            </w:r>
          </w:p>
        </w:tc>
        <w:tc>
          <w:tcPr>
            <w:tcW w:w="133" w:type="pct"/>
            <w:vAlign w:val="bottom"/>
          </w:tcPr>
          <w:p w14:paraId="7989CF96" w14:textId="77777777" w:rsidR="00955CAF" w:rsidRPr="00C4463D" w:rsidRDefault="00955CAF">
            <w:pPr>
              <w:tabs>
                <w:tab w:val="decimal" w:pos="1060"/>
              </w:tabs>
              <w:ind w:left="-93" w:right="-268"/>
              <w:rPr>
                <w:rFonts w:cs="Times New Roman"/>
                <w:sz w:val="20"/>
              </w:rPr>
            </w:pPr>
          </w:p>
        </w:tc>
        <w:tc>
          <w:tcPr>
            <w:tcW w:w="661" w:type="pct"/>
            <w:vAlign w:val="bottom"/>
          </w:tcPr>
          <w:p w14:paraId="36EDB1D1" w14:textId="58E4F15B" w:rsidR="00955CAF" w:rsidRPr="00C4463D" w:rsidRDefault="00955CAF">
            <w:pPr>
              <w:tabs>
                <w:tab w:val="decimal" w:pos="999"/>
              </w:tabs>
              <w:ind w:right="-59"/>
              <w:rPr>
                <w:rFonts w:cs="Times New Roman"/>
                <w:sz w:val="20"/>
              </w:rPr>
            </w:pPr>
            <w:r w:rsidRPr="00955CAF">
              <w:rPr>
                <w:rFonts w:cs="Times New Roman"/>
                <w:sz w:val="20"/>
              </w:rPr>
              <w:t>17,279</w:t>
            </w:r>
          </w:p>
        </w:tc>
      </w:tr>
      <w:tr w:rsidR="00955CAF" w:rsidRPr="00C4463D" w14:paraId="136F3723" w14:textId="77777777">
        <w:tc>
          <w:tcPr>
            <w:tcW w:w="1667" w:type="pct"/>
          </w:tcPr>
          <w:p w14:paraId="32A2D75C" w14:textId="77777777" w:rsidR="00955CAF" w:rsidRPr="001A2D8A" w:rsidRDefault="00955CAF" w:rsidP="00955CAF">
            <w:pPr>
              <w:pStyle w:val="BodyText"/>
              <w:spacing w:after="0"/>
              <w:ind w:right="-45"/>
              <w:jc w:val="both"/>
              <w:rPr>
                <w:rFonts w:cs="Times New Roman"/>
                <w:b/>
                <w:bCs/>
                <w:sz w:val="20"/>
                <w:rtl/>
                <w:cs/>
                <w:lang w:val="en-GB"/>
              </w:rPr>
            </w:pPr>
            <w:r w:rsidRPr="001A2D8A">
              <w:rPr>
                <w:rFonts w:cs="Times New Roman"/>
                <w:b/>
                <w:bCs/>
                <w:sz w:val="20"/>
                <w:lang w:val="en-GB"/>
              </w:rPr>
              <w:t>Total</w:t>
            </w:r>
          </w:p>
        </w:tc>
        <w:tc>
          <w:tcPr>
            <w:tcW w:w="784" w:type="pct"/>
            <w:tcBorders>
              <w:top w:val="single" w:sz="4" w:space="0" w:color="auto"/>
              <w:bottom w:val="double" w:sz="4" w:space="0" w:color="auto"/>
            </w:tcBorders>
            <w:vAlign w:val="bottom"/>
          </w:tcPr>
          <w:p w14:paraId="2C2CBF03" w14:textId="147E74A1" w:rsidR="00955CAF" w:rsidRPr="00C4463D" w:rsidRDefault="00955CAF" w:rsidP="00955CAF">
            <w:pPr>
              <w:tabs>
                <w:tab w:val="decimal" w:pos="1150"/>
              </w:tabs>
              <w:ind w:right="-59"/>
              <w:rPr>
                <w:rFonts w:cs="Times New Roman"/>
                <w:b/>
                <w:sz w:val="20"/>
              </w:rPr>
            </w:pPr>
            <w:r w:rsidRPr="00955CAF">
              <w:rPr>
                <w:rFonts w:cs="Times New Roman"/>
                <w:b/>
                <w:sz w:val="20"/>
              </w:rPr>
              <w:t>2,637,903</w:t>
            </w:r>
          </w:p>
        </w:tc>
        <w:tc>
          <w:tcPr>
            <w:tcW w:w="133" w:type="pct"/>
            <w:vAlign w:val="bottom"/>
          </w:tcPr>
          <w:p w14:paraId="4BA8A0B8" w14:textId="77777777" w:rsidR="00955CAF" w:rsidRPr="00C4463D" w:rsidRDefault="00955CAF" w:rsidP="00955CAF">
            <w:pPr>
              <w:tabs>
                <w:tab w:val="decimal" w:pos="1060"/>
              </w:tabs>
              <w:rPr>
                <w:rFonts w:cs="Times New Roman"/>
                <w:b/>
                <w:sz w:val="20"/>
              </w:rPr>
            </w:pPr>
          </w:p>
        </w:tc>
        <w:tc>
          <w:tcPr>
            <w:tcW w:w="750" w:type="pct"/>
            <w:tcBorders>
              <w:top w:val="single" w:sz="4" w:space="0" w:color="auto"/>
              <w:bottom w:val="double" w:sz="4" w:space="0" w:color="auto"/>
            </w:tcBorders>
          </w:tcPr>
          <w:p w14:paraId="1F2A8963" w14:textId="2D879C90" w:rsidR="00955CAF" w:rsidRPr="00C4463D" w:rsidRDefault="00955CAF" w:rsidP="00955CAF">
            <w:pPr>
              <w:tabs>
                <w:tab w:val="decimal" w:pos="1137"/>
              </w:tabs>
              <w:ind w:right="-58"/>
              <w:rPr>
                <w:rFonts w:cs="Times New Roman"/>
                <w:b/>
                <w:sz w:val="20"/>
              </w:rPr>
            </w:pPr>
            <w:r w:rsidRPr="00955CAF">
              <w:rPr>
                <w:rFonts w:cs="Times New Roman"/>
                <w:b/>
                <w:sz w:val="20"/>
              </w:rPr>
              <w:t>3,254,937</w:t>
            </w:r>
          </w:p>
        </w:tc>
        <w:tc>
          <w:tcPr>
            <w:tcW w:w="133" w:type="pct"/>
            <w:vAlign w:val="bottom"/>
          </w:tcPr>
          <w:p w14:paraId="3DE56CF0" w14:textId="77777777" w:rsidR="00955CAF" w:rsidRPr="00C4463D" w:rsidRDefault="00955CAF" w:rsidP="00955CAF">
            <w:pPr>
              <w:tabs>
                <w:tab w:val="decimal" w:pos="1060"/>
              </w:tabs>
              <w:rPr>
                <w:rFonts w:cs="Times New Roman"/>
                <w:b/>
                <w:sz w:val="20"/>
              </w:rPr>
            </w:pPr>
          </w:p>
        </w:tc>
        <w:tc>
          <w:tcPr>
            <w:tcW w:w="739" w:type="pct"/>
            <w:tcBorders>
              <w:top w:val="single" w:sz="4" w:space="0" w:color="auto"/>
              <w:bottom w:val="double" w:sz="4" w:space="0" w:color="auto"/>
            </w:tcBorders>
            <w:vAlign w:val="bottom"/>
          </w:tcPr>
          <w:p w14:paraId="25910217" w14:textId="4D1598AF" w:rsidR="00955CAF" w:rsidRPr="00C4463D" w:rsidRDefault="00601A1B" w:rsidP="00955CAF">
            <w:pPr>
              <w:tabs>
                <w:tab w:val="decimal" w:pos="1140"/>
              </w:tabs>
              <w:ind w:right="-59"/>
              <w:rPr>
                <w:rFonts w:cs="Times New Roman"/>
                <w:b/>
                <w:sz w:val="20"/>
              </w:rPr>
            </w:pPr>
            <w:r w:rsidRPr="00601A1B">
              <w:rPr>
                <w:rFonts w:cs="Times New Roman"/>
                <w:b/>
                <w:sz w:val="20"/>
              </w:rPr>
              <w:t>5,540,586</w:t>
            </w:r>
          </w:p>
        </w:tc>
        <w:tc>
          <w:tcPr>
            <w:tcW w:w="133" w:type="pct"/>
            <w:vAlign w:val="bottom"/>
          </w:tcPr>
          <w:p w14:paraId="4709EA19" w14:textId="77777777" w:rsidR="00955CAF" w:rsidRPr="00C4463D" w:rsidRDefault="00955CAF" w:rsidP="00955CAF">
            <w:pPr>
              <w:tabs>
                <w:tab w:val="decimal" w:pos="1060"/>
              </w:tabs>
              <w:ind w:left="-93" w:right="-268"/>
              <w:rPr>
                <w:rFonts w:cs="Times New Roman"/>
                <w:b/>
                <w:sz w:val="20"/>
              </w:rPr>
            </w:pPr>
          </w:p>
        </w:tc>
        <w:tc>
          <w:tcPr>
            <w:tcW w:w="661" w:type="pct"/>
            <w:tcBorders>
              <w:top w:val="single" w:sz="4" w:space="0" w:color="auto"/>
              <w:bottom w:val="double" w:sz="4" w:space="0" w:color="auto"/>
            </w:tcBorders>
            <w:vAlign w:val="bottom"/>
          </w:tcPr>
          <w:p w14:paraId="62668E55" w14:textId="6D84DAFB" w:rsidR="00955CAF" w:rsidRPr="00C4463D" w:rsidRDefault="00601A1B" w:rsidP="00955CAF">
            <w:pPr>
              <w:tabs>
                <w:tab w:val="decimal" w:pos="999"/>
              </w:tabs>
              <w:ind w:right="-59"/>
              <w:rPr>
                <w:rFonts w:cs="Times New Roman"/>
                <w:b/>
                <w:sz w:val="20"/>
              </w:rPr>
            </w:pPr>
            <w:r w:rsidRPr="00601A1B">
              <w:rPr>
                <w:rFonts w:cs="Times New Roman"/>
                <w:b/>
                <w:sz w:val="20"/>
              </w:rPr>
              <w:t>11,433,426</w:t>
            </w:r>
          </w:p>
        </w:tc>
      </w:tr>
    </w:tbl>
    <w:p w14:paraId="655FC40A" w14:textId="77777777" w:rsidR="00A331E5" w:rsidRDefault="00A331E5" w:rsidP="00ED47D0">
      <w:pPr>
        <w:pStyle w:val="BodyTextIndent"/>
        <w:spacing w:after="0" w:line="240" w:lineRule="atLeast"/>
        <w:ind w:left="544"/>
        <w:jc w:val="thaiDistribute"/>
        <w:rPr>
          <w:rFonts w:cs="Times New Roman"/>
          <w:szCs w:val="22"/>
        </w:rPr>
      </w:pPr>
    </w:p>
    <w:p w14:paraId="5D31DD13" w14:textId="0F937C28" w:rsidR="005F1475" w:rsidRPr="0012708E" w:rsidRDefault="00A331E5" w:rsidP="00AA6956">
      <w:pPr>
        <w:rPr>
          <w:rFonts w:cs="Times New Roman"/>
          <w:szCs w:val="22"/>
        </w:rPr>
      </w:pPr>
      <w:r>
        <w:rPr>
          <w:rFonts w:cs="Times New Roman"/>
          <w:szCs w:val="22"/>
        </w:rPr>
        <w:br w:type="page"/>
      </w:r>
    </w:p>
    <w:tbl>
      <w:tblPr>
        <w:tblW w:w="9180" w:type="dxa"/>
        <w:tblInd w:w="450" w:type="dxa"/>
        <w:tblLayout w:type="fixed"/>
        <w:tblLook w:val="0000" w:firstRow="0" w:lastRow="0" w:firstColumn="0" w:lastColumn="0" w:noHBand="0" w:noVBand="0"/>
      </w:tblPr>
      <w:tblGrid>
        <w:gridCol w:w="3061"/>
        <w:gridCol w:w="1439"/>
        <w:gridCol w:w="244"/>
        <w:gridCol w:w="1377"/>
        <w:gridCol w:w="244"/>
        <w:gridCol w:w="1357"/>
        <w:gridCol w:w="244"/>
        <w:gridCol w:w="1214"/>
      </w:tblGrid>
      <w:tr w:rsidR="009E6F0A" w:rsidRPr="001A2D8A" w14:paraId="1C66438D" w14:textId="77777777" w:rsidTr="00360B85">
        <w:trPr>
          <w:trHeight w:val="80"/>
        </w:trPr>
        <w:tc>
          <w:tcPr>
            <w:tcW w:w="1667" w:type="pct"/>
          </w:tcPr>
          <w:p w14:paraId="0A2114F5" w14:textId="77777777" w:rsidR="009E6F0A" w:rsidRPr="001A2D8A" w:rsidRDefault="009E6F0A" w:rsidP="002247BB">
            <w:pPr>
              <w:pStyle w:val="BodyText"/>
              <w:spacing w:after="0"/>
              <w:ind w:right="-45"/>
              <w:jc w:val="both"/>
              <w:rPr>
                <w:rFonts w:cs="Times New Roman"/>
                <w:sz w:val="20"/>
                <w:lang w:val="en-GB"/>
              </w:rPr>
            </w:pPr>
          </w:p>
        </w:tc>
        <w:tc>
          <w:tcPr>
            <w:tcW w:w="3333" w:type="pct"/>
            <w:gridSpan w:val="7"/>
          </w:tcPr>
          <w:p w14:paraId="322DA6D7" w14:textId="77777777" w:rsidR="009E6F0A" w:rsidRPr="001A2D8A" w:rsidRDefault="009E6F0A" w:rsidP="002247BB">
            <w:pPr>
              <w:pStyle w:val="BodyText"/>
              <w:spacing w:after="0"/>
              <w:ind w:left="-113" w:right="-72"/>
              <w:jc w:val="center"/>
              <w:rPr>
                <w:rFonts w:cs="Times New Roman"/>
                <w:b/>
                <w:bCs/>
                <w:sz w:val="20"/>
                <w:lang w:val="en-GB"/>
              </w:rPr>
            </w:pPr>
            <w:r w:rsidRPr="001A2D8A">
              <w:rPr>
                <w:rFonts w:cs="Times New Roman"/>
                <w:b/>
                <w:bCs/>
                <w:sz w:val="20"/>
                <w:lang w:val="en-GB"/>
              </w:rPr>
              <w:t>Consolidated and the Bank</w:t>
            </w:r>
          </w:p>
        </w:tc>
      </w:tr>
      <w:tr w:rsidR="009E6F0A" w:rsidRPr="001A2D8A" w14:paraId="699D6E7A" w14:textId="77777777" w:rsidTr="00360B85">
        <w:trPr>
          <w:trHeight w:val="80"/>
        </w:trPr>
        <w:tc>
          <w:tcPr>
            <w:tcW w:w="1667" w:type="pct"/>
          </w:tcPr>
          <w:p w14:paraId="1A3A299A" w14:textId="77777777" w:rsidR="009E6F0A" w:rsidRPr="001A2D8A" w:rsidRDefault="009E6F0A" w:rsidP="002247BB">
            <w:pPr>
              <w:pStyle w:val="BodyText"/>
              <w:spacing w:after="0"/>
              <w:ind w:right="-45"/>
              <w:jc w:val="both"/>
              <w:rPr>
                <w:rFonts w:cs="Times New Roman"/>
                <w:b/>
                <w:bCs/>
                <w:i/>
                <w:iCs/>
                <w:sz w:val="20"/>
                <w:lang w:val="en-GB"/>
              </w:rPr>
            </w:pPr>
          </w:p>
        </w:tc>
        <w:tc>
          <w:tcPr>
            <w:tcW w:w="3333" w:type="pct"/>
            <w:gridSpan w:val="7"/>
          </w:tcPr>
          <w:p w14:paraId="445AC752" w14:textId="1CBFEFA7" w:rsidR="009E6F0A" w:rsidRPr="001A2D8A" w:rsidRDefault="005F1475" w:rsidP="002247BB">
            <w:pPr>
              <w:pStyle w:val="BodyText"/>
              <w:spacing w:after="0"/>
              <w:ind w:left="-113" w:right="-72"/>
              <w:jc w:val="center"/>
              <w:rPr>
                <w:rFonts w:cs="Times New Roman"/>
                <w:sz w:val="20"/>
                <w:lang w:val="en-GB"/>
              </w:rPr>
            </w:pPr>
            <w:r>
              <w:rPr>
                <w:rFonts w:cs="Times New Roman"/>
                <w:sz w:val="20"/>
                <w:lang w:val="en-GB"/>
              </w:rPr>
              <w:t xml:space="preserve">31 December </w:t>
            </w:r>
            <w:r w:rsidR="009E6F0A" w:rsidRPr="001A2D8A">
              <w:rPr>
                <w:rFonts w:cs="Times New Roman"/>
                <w:sz w:val="20"/>
                <w:lang w:val="en-GB"/>
              </w:rPr>
              <w:t>202</w:t>
            </w:r>
            <w:r w:rsidR="00166762">
              <w:rPr>
                <w:rFonts w:cs="Times New Roman"/>
                <w:sz w:val="20"/>
                <w:lang w:val="en-GB"/>
              </w:rPr>
              <w:t>4</w:t>
            </w:r>
          </w:p>
        </w:tc>
      </w:tr>
      <w:tr w:rsidR="00B54973" w:rsidRPr="001A2D8A" w14:paraId="04A05858" w14:textId="77777777" w:rsidTr="00360B85">
        <w:trPr>
          <w:trHeight w:val="80"/>
        </w:trPr>
        <w:tc>
          <w:tcPr>
            <w:tcW w:w="1667" w:type="pct"/>
          </w:tcPr>
          <w:p w14:paraId="57A4286B" w14:textId="77777777" w:rsidR="00B54973" w:rsidRPr="001A2D8A" w:rsidRDefault="00B54973" w:rsidP="00B54973">
            <w:pPr>
              <w:pStyle w:val="BodyText"/>
              <w:spacing w:after="0"/>
              <w:ind w:right="-45"/>
              <w:jc w:val="both"/>
              <w:rPr>
                <w:rFonts w:cs="Times New Roman"/>
                <w:sz w:val="20"/>
                <w:lang w:val="en-GB"/>
              </w:rPr>
            </w:pPr>
          </w:p>
        </w:tc>
        <w:tc>
          <w:tcPr>
            <w:tcW w:w="784" w:type="pct"/>
          </w:tcPr>
          <w:p w14:paraId="4FAF7281" w14:textId="09082761"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18C88C58" w14:textId="77777777" w:rsidR="00B54973" w:rsidRPr="001A2D8A" w:rsidRDefault="00B54973" w:rsidP="00B54973">
            <w:pPr>
              <w:pStyle w:val="BodyText"/>
              <w:spacing w:after="0"/>
              <w:ind w:left="-108" w:right="-72"/>
              <w:rPr>
                <w:rFonts w:cs="Times New Roman"/>
                <w:sz w:val="20"/>
                <w:lang w:val="en-GB"/>
              </w:rPr>
            </w:pPr>
          </w:p>
        </w:tc>
        <w:tc>
          <w:tcPr>
            <w:tcW w:w="750" w:type="pct"/>
          </w:tcPr>
          <w:p w14:paraId="60BCB866" w14:textId="18DB64A5"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42FB163E"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359125A9" w14:textId="77777777" w:rsidR="00B54973" w:rsidRPr="001A2D8A" w:rsidRDefault="00B54973" w:rsidP="00B54973">
            <w:pPr>
              <w:pStyle w:val="BodyText"/>
              <w:spacing w:after="0"/>
              <w:ind w:left="-113" w:right="-72"/>
              <w:jc w:val="center"/>
              <w:rPr>
                <w:rFonts w:cs="Times New Roman"/>
                <w:sz w:val="20"/>
                <w:lang w:val="en-GB"/>
              </w:rPr>
            </w:pPr>
          </w:p>
        </w:tc>
        <w:tc>
          <w:tcPr>
            <w:tcW w:w="133" w:type="pct"/>
          </w:tcPr>
          <w:p w14:paraId="1C5E95C5"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73A46414"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20ABC1C6" w14:textId="77777777" w:rsidTr="00360B85">
        <w:trPr>
          <w:trHeight w:val="80"/>
        </w:trPr>
        <w:tc>
          <w:tcPr>
            <w:tcW w:w="1667" w:type="pct"/>
          </w:tcPr>
          <w:p w14:paraId="1669CBDD"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73BE90FC" w14:textId="33B0CE75"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not</w:t>
            </w:r>
          </w:p>
        </w:tc>
        <w:tc>
          <w:tcPr>
            <w:tcW w:w="133" w:type="pct"/>
          </w:tcPr>
          <w:p w14:paraId="70CCFA1F"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02A46ABB" w14:textId="20ED210B"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a</w:t>
            </w:r>
          </w:p>
        </w:tc>
        <w:tc>
          <w:tcPr>
            <w:tcW w:w="133" w:type="pct"/>
          </w:tcPr>
          <w:p w14:paraId="789F37F6"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0F32C2C5" w14:textId="77777777" w:rsidR="00B54973" w:rsidRPr="001A2D8A" w:rsidRDefault="00B54973" w:rsidP="00B54973">
            <w:pPr>
              <w:pStyle w:val="BodyText"/>
              <w:spacing w:after="0"/>
              <w:ind w:left="-113" w:right="-72"/>
              <w:jc w:val="center"/>
              <w:rPr>
                <w:rFonts w:cs="Times New Roman"/>
                <w:sz w:val="20"/>
                <w:lang w:val="en-GB"/>
              </w:rPr>
            </w:pPr>
          </w:p>
        </w:tc>
        <w:tc>
          <w:tcPr>
            <w:tcW w:w="133" w:type="pct"/>
          </w:tcPr>
          <w:p w14:paraId="2966C76D"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66FD5B7D"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3590FB8B" w14:textId="77777777" w:rsidTr="00360B85">
        <w:trPr>
          <w:trHeight w:val="80"/>
        </w:trPr>
        <w:tc>
          <w:tcPr>
            <w:tcW w:w="1667" w:type="pct"/>
          </w:tcPr>
          <w:p w14:paraId="783589F7"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38FABC0C" w14:textId="441961DC" w:rsidR="00B54973" w:rsidRPr="001A2D8A" w:rsidRDefault="00B54973" w:rsidP="00B54973">
            <w:pPr>
              <w:pStyle w:val="BodyText"/>
              <w:spacing w:after="0"/>
              <w:ind w:left="-108" w:right="-72"/>
              <w:jc w:val="center"/>
              <w:rPr>
                <w:rFonts w:cs="Times New Roman"/>
                <w:sz w:val="20"/>
                <w:lang w:val="en-GB"/>
              </w:rPr>
            </w:pPr>
            <w:r>
              <w:rPr>
                <w:rFonts w:cs="Times New Roman"/>
                <w:sz w:val="20"/>
                <w:lang w:val="en-GB"/>
              </w:rPr>
              <w:t xml:space="preserve">had a </w:t>
            </w:r>
            <w:r w:rsidRPr="001A2D8A">
              <w:rPr>
                <w:rFonts w:cs="Times New Roman"/>
                <w:sz w:val="20"/>
                <w:lang w:val="en-GB"/>
              </w:rPr>
              <w:t>significant</w:t>
            </w:r>
          </w:p>
        </w:tc>
        <w:tc>
          <w:tcPr>
            <w:tcW w:w="133" w:type="pct"/>
          </w:tcPr>
          <w:p w14:paraId="060CE0D2"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37197E34" w14:textId="1CCC1DF9"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significant</w:t>
            </w:r>
          </w:p>
        </w:tc>
        <w:tc>
          <w:tcPr>
            <w:tcW w:w="133" w:type="pct"/>
          </w:tcPr>
          <w:p w14:paraId="680B6748"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18861F8F"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Financial assets</w:t>
            </w:r>
          </w:p>
        </w:tc>
        <w:tc>
          <w:tcPr>
            <w:tcW w:w="133" w:type="pct"/>
          </w:tcPr>
          <w:p w14:paraId="6C7561BA"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6E32FFEC"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22A1FDA3" w14:textId="77777777" w:rsidTr="00360B85">
        <w:trPr>
          <w:trHeight w:val="80"/>
        </w:trPr>
        <w:tc>
          <w:tcPr>
            <w:tcW w:w="1667" w:type="pct"/>
          </w:tcPr>
          <w:p w14:paraId="160ED240"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51A4910E" w14:textId="5DA6A642"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315D9B95"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6F266045" w14:textId="5D4512C8"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2E48194C"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1EFF578C"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that are</w:t>
            </w:r>
          </w:p>
        </w:tc>
        <w:tc>
          <w:tcPr>
            <w:tcW w:w="133" w:type="pct"/>
          </w:tcPr>
          <w:p w14:paraId="44CE4EA8"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39AC50BC"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5F699C2D" w14:textId="77777777" w:rsidTr="00360B85">
        <w:trPr>
          <w:trHeight w:val="80"/>
        </w:trPr>
        <w:tc>
          <w:tcPr>
            <w:tcW w:w="1667" w:type="pct"/>
          </w:tcPr>
          <w:p w14:paraId="3B8C18AD"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089B831C" w14:textId="3DEE7692"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51018FFA"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43FD5C9C" w14:textId="004798CF"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69D6B100"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6C512F27"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credit-impaired</w:t>
            </w:r>
          </w:p>
        </w:tc>
        <w:tc>
          <w:tcPr>
            <w:tcW w:w="133" w:type="pct"/>
          </w:tcPr>
          <w:p w14:paraId="018AE96D"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4929B09F"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Total</w:t>
            </w:r>
          </w:p>
        </w:tc>
      </w:tr>
      <w:tr w:rsidR="009E6F0A" w:rsidRPr="001A2D8A" w14:paraId="7DB6F519" w14:textId="77777777" w:rsidTr="00360B85">
        <w:trPr>
          <w:trHeight w:val="80"/>
        </w:trPr>
        <w:tc>
          <w:tcPr>
            <w:tcW w:w="1667" w:type="pct"/>
          </w:tcPr>
          <w:p w14:paraId="71995C89" w14:textId="77777777" w:rsidR="009E6F0A" w:rsidRPr="001A2D8A" w:rsidRDefault="009E6F0A" w:rsidP="002247BB">
            <w:pPr>
              <w:pStyle w:val="BodyText"/>
              <w:spacing w:after="0"/>
              <w:ind w:right="-45"/>
              <w:jc w:val="both"/>
              <w:rPr>
                <w:rFonts w:cs="Times New Roman"/>
                <w:sz w:val="20"/>
                <w:rtl/>
                <w:cs/>
                <w:lang w:val="en-GB"/>
              </w:rPr>
            </w:pPr>
          </w:p>
        </w:tc>
        <w:tc>
          <w:tcPr>
            <w:tcW w:w="3333" w:type="pct"/>
            <w:gridSpan w:val="7"/>
          </w:tcPr>
          <w:p w14:paraId="237FED15" w14:textId="77777777" w:rsidR="009E6F0A" w:rsidRPr="001A2D8A" w:rsidRDefault="009E6F0A" w:rsidP="002247BB">
            <w:pPr>
              <w:pStyle w:val="BodyText"/>
              <w:spacing w:after="0"/>
              <w:ind w:left="-113" w:right="-72"/>
              <w:jc w:val="center"/>
              <w:rPr>
                <w:rFonts w:cs="Times New Roman"/>
                <w:sz w:val="20"/>
                <w:lang w:val="en-GB"/>
              </w:rPr>
            </w:pPr>
            <w:r w:rsidRPr="001A2D8A">
              <w:rPr>
                <w:rFonts w:cs="Times New Roman"/>
                <w:i/>
                <w:iCs/>
                <w:sz w:val="20"/>
                <w:lang w:val="en-GB"/>
              </w:rPr>
              <w:t>(in thousand Baht)</w:t>
            </w:r>
          </w:p>
        </w:tc>
      </w:tr>
      <w:tr w:rsidR="00DA4138" w:rsidRPr="009C606F" w14:paraId="228DE3C9" w14:textId="77777777" w:rsidTr="00360B85">
        <w:tc>
          <w:tcPr>
            <w:tcW w:w="1667" w:type="pct"/>
          </w:tcPr>
          <w:p w14:paraId="6EE5C24E" w14:textId="77777777" w:rsidR="00DA4138" w:rsidRPr="009C606F" w:rsidRDefault="00DA4138" w:rsidP="00DA4138">
            <w:pPr>
              <w:pStyle w:val="BodyText"/>
              <w:spacing w:after="0"/>
              <w:ind w:right="-45"/>
              <w:rPr>
                <w:rFonts w:cs="Times New Roman"/>
                <w:sz w:val="20"/>
                <w:lang w:val="en-GB"/>
              </w:rPr>
            </w:pPr>
            <w:r w:rsidRPr="009C606F">
              <w:rPr>
                <w:rFonts w:cs="Times New Roman"/>
                <w:sz w:val="20"/>
                <w:lang w:val="en-GB"/>
              </w:rPr>
              <w:t>Investments in debt instruments</w:t>
            </w:r>
          </w:p>
        </w:tc>
        <w:tc>
          <w:tcPr>
            <w:tcW w:w="784" w:type="pct"/>
            <w:vAlign w:val="bottom"/>
          </w:tcPr>
          <w:p w14:paraId="7F5C1ED9" w14:textId="61EE5C21" w:rsidR="00DA4138" w:rsidRPr="009C606F" w:rsidRDefault="000707A0" w:rsidP="00DA4138">
            <w:pPr>
              <w:tabs>
                <w:tab w:val="decimal" w:pos="1150"/>
              </w:tabs>
              <w:ind w:right="-59"/>
              <w:rPr>
                <w:rFonts w:cs="Times New Roman"/>
                <w:sz w:val="20"/>
              </w:rPr>
            </w:pPr>
            <w:r w:rsidRPr="009C606F">
              <w:rPr>
                <w:rFonts w:cs="Times New Roman"/>
                <w:sz w:val="20"/>
              </w:rPr>
              <w:t>21</w:t>
            </w:r>
          </w:p>
        </w:tc>
        <w:tc>
          <w:tcPr>
            <w:tcW w:w="133" w:type="pct"/>
            <w:vAlign w:val="bottom"/>
          </w:tcPr>
          <w:p w14:paraId="0C18560F" w14:textId="77777777" w:rsidR="00DA4138" w:rsidRPr="009C606F" w:rsidRDefault="00DA4138" w:rsidP="00DA4138">
            <w:pPr>
              <w:tabs>
                <w:tab w:val="decimal" w:pos="1060"/>
              </w:tabs>
              <w:rPr>
                <w:rFonts w:cs="Times New Roman"/>
                <w:sz w:val="20"/>
              </w:rPr>
            </w:pPr>
          </w:p>
        </w:tc>
        <w:tc>
          <w:tcPr>
            <w:tcW w:w="750" w:type="pct"/>
            <w:vAlign w:val="bottom"/>
          </w:tcPr>
          <w:p w14:paraId="1CAA2E3B" w14:textId="7F0E9CD7" w:rsidR="00DA4138" w:rsidRPr="00B95516" w:rsidRDefault="000707A0" w:rsidP="00DA4138">
            <w:pPr>
              <w:tabs>
                <w:tab w:val="decimal" w:pos="1137"/>
              </w:tabs>
              <w:ind w:right="-58"/>
              <w:rPr>
                <w:rFonts w:cs="Times New Roman"/>
                <w:sz w:val="20"/>
                <w:lang w:bidi="th-TH"/>
              </w:rPr>
            </w:pPr>
            <w:r w:rsidRPr="00B95516">
              <w:rPr>
                <w:rFonts w:cs="Times New Roman"/>
                <w:sz w:val="20"/>
                <w:cs/>
                <w:lang w:bidi="th-TH"/>
              </w:rPr>
              <w:t>-</w:t>
            </w:r>
          </w:p>
        </w:tc>
        <w:tc>
          <w:tcPr>
            <w:tcW w:w="133" w:type="pct"/>
            <w:vAlign w:val="bottom"/>
          </w:tcPr>
          <w:p w14:paraId="47BC4A6D" w14:textId="77777777" w:rsidR="00DA4138" w:rsidRPr="009C606F" w:rsidRDefault="00DA4138" w:rsidP="00DA4138">
            <w:pPr>
              <w:tabs>
                <w:tab w:val="decimal" w:pos="1060"/>
              </w:tabs>
              <w:rPr>
                <w:rFonts w:cs="Times New Roman"/>
                <w:sz w:val="20"/>
              </w:rPr>
            </w:pPr>
          </w:p>
        </w:tc>
        <w:tc>
          <w:tcPr>
            <w:tcW w:w="739" w:type="pct"/>
            <w:vAlign w:val="bottom"/>
          </w:tcPr>
          <w:p w14:paraId="1D800BE5" w14:textId="7E54014B" w:rsidR="00DA4138" w:rsidRPr="009C606F" w:rsidRDefault="000707A0" w:rsidP="00DA4138">
            <w:pPr>
              <w:tabs>
                <w:tab w:val="decimal" w:pos="1140"/>
              </w:tabs>
              <w:ind w:right="-59"/>
              <w:rPr>
                <w:rFonts w:cs="Times New Roman"/>
                <w:sz w:val="20"/>
              </w:rPr>
            </w:pPr>
            <w:r w:rsidRPr="009C606F">
              <w:rPr>
                <w:rFonts w:cs="Times New Roman"/>
                <w:sz w:val="20"/>
              </w:rPr>
              <w:t>8,026</w:t>
            </w:r>
          </w:p>
        </w:tc>
        <w:tc>
          <w:tcPr>
            <w:tcW w:w="133" w:type="pct"/>
            <w:vAlign w:val="bottom"/>
          </w:tcPr>
          <w:p w14:paraId="545510EE" w14:textId="77777777" w:rsidR="00DA4138" w:rsidRPr="009C606F" w:rsidRDefault="00DA4138" w:rsidP="00DA4138">
            <w:pPr>
              <w:tabs>
                <w:tab w:val="decimal" w:pos="1060"/>
              </w:tabs>
              <w:ind w:left="-93" w:right="-268"/>
              <w:rPr>
                <w:rFonts w:cs="Times New Roman"/>
                <w:sz w:val="20"/>
              </w:rPr>
            </w:pPr>
          </w:p>
        </w:tc>
        <w:tc>
          <w:tcPr>
            <w:tcW w:w="661" w:type="pct"/>
            <w:vAlign w:val="bottom"/>
          </w:tcPr>
          <w:p w14:paraId="5E7751E7" w14:textId="495908BB" w:rsidR="00DA4138" w:rsidRPr="009C606F" w:rsidRDefault="000707A0" w:rsidP="00DA4138">
            <w:pPr>
              <w:tabs>
                <w:tab w:val="decimal" w:pos="999"/>
              </w:tabs>
              <w:ind w:right="-59"/>
              <w:rPr>
                <w:rFonts w:cs="Times New Roman"/>
                <w:sz w:val="20"/>
              </w:rPr>
            </w:pPr>
            <w:r w:rsidRPr="009C606F">
              <w:rPr>
                <w:rFonts w:cs="Times New Roman"/>
                <w:sz w:val="20"/>
              </w:rPr>
              <w:t>8,047</w:t>
            </w:r>
          </w:p>
        </w:tc>
      </w:tr>
      <w:tr w:rsidR="00DA4138" w:rsidRPr="001A2D8A" w14:paraId="3C8EBF54" w14:textId="77777777" w:rsidTr="0093239C">
        <w:tc>
          <w:tcPr>
            <w:tcW w:w="1667" w:type="pct"/>
            <w:vAlign w:val="bottom"/>
          </w:tcPr>
          <w:p w14:paraId="386859D5" w14:textId="77777777" w:rsidR="00DA4138" w:rsidRPr="001A2D8A" w:rsidRDefault="00DA4138" w:rsidP="00DA4138">
            <w:pPr>
              <w:pStyle w:val="BodyText"/>
              <w:spacing w:after="0"/>
              <w:ind w:right="-45"/>
              <w:rPr>
                <w:rFonts w:cs="Times New Roman"/>
                <w:sz w:val="20"/>
                <w:lang w:val="en-GB"/>
              </w:rPr>
            </w:pPr>
            <w:r w:rsidRPr="001A2D8A">
              <w:rPr>
                <w:rFonts w:cs="Times New Roman"/>
                <w:sz w:val="20"/>
                <w:lang w:val="en-GB"/>
              </w:rPr>
              <w:t xml:space="preserve">Loans to customers and accrued </w:t>
            </w:r>
          </w:p>
          <w:p w14:paraId="164B029E" w14:textId="77777777" w:rsidR="00DA4138" w:rsidRPr="001A2D8A" w:rsidRDefault="00DA4138" w:rsidP="00DA4138">
            <w:pPr>
              <w:pStyle w:val="BodyText"/>
              <w:spacing w:after="0"/>
              <w:ind w:right="-45"/>
              <w:rPr>
                <w:rFonts w:cs="Times New Roman"/>
                <w:sz w:val="20"/>
                <w:lang w:val="en-GB"/>
              </w:rPr>
            </w:pPr>
            <w:r w:rsidRPr="001A2D8A">
              <w:rPr>
                <w:rFonts w:cs="Times New Roman"/>
                <w:sz w:val="20"/>
                <w:lang w:val="en-GB"/>
              </w:rPr>
              <w:t xml:space="preserve">    interest receivables and undue </w:t>
            </w:r>
            <w:r w:rsidRPr="001A2D8A">
              <w:rPr>
                <w:rFonts w:cs="Times New Roman"/>
                <w:sz w:val="20"/>
                <w:lang w:val="en-GB"/>
              </w:rPr>
              <w:br/>
              <w:t xml:space="preserve">    interest receivables</w:t>
            </w:r>
          </w:p>
        </w:tc>
        <w:tc>
          <w:tcPr>
            <w:tcW w:w="784" w:type="pct"/>
          </w:tcPr>
          <w:p w14:paraId="5488019E" w14:textId="77777777" w:rsidR="00DA4138" w:rsidRPr="000707A0" w:rsidRDefault="00DA4138" w:rsidP="00DA4138">
            <w:pPr>
              <w:tabs>
                <w:tab w:val="decimal" w:pos="1138"/>
              </w:tabs>
              <w:ind w:right="-59"/>
              <w:rPr>
                <w:rFonts w:cs="Times New Roman"/>
                <w:sz w:val="20"/>
              </w:rPr>
            </w:pPr>
          </w:p>
          <w:p w14:paraId="29543E83" w14:textId="77777777" w:rsidR="000707A0" w:rsidRPr="000707A0" w:rsidRDefault="000707A0" w:rsidP="00DA4138">
            <w:pPr>
              <w:tabs>
                <w:tab w:val="decimal" w:pos="1138"/>
              </w:tabs>
              <w:ind w:right="-59"/>
              <w:rPr>
                <w:rFonts w:cs="Times New Roman"/>
                <w:sz w:val="20"/>
              </w:rPr>
            </w:pPr>
          </w:p>
          <w:p w14:paraId="56B030C1" w14:textId="72B9901D" w:rsidR="000707A0" w:rsidRPr="000707A0" w:rsidRDefault="000707A0" w:rsidP="00DA4138">
            <w:pPr>
              <w:tabs>
                <w:tab w:val="decimal" w:pos="1138"/>
              </w:tabs>
              <w:ind w:right="-59"/>
              <w:rPr>
                <w:rFonts w:cs="Times New Roman"/>
                <w:sz w:val="20"/>
              </w:rPr>
            </w:pPr>
            <w:r w:rsidRPr="000707A0">
              <w:rPr>
                <w:rFonts w:cs="Times New Roman"/>
                <w:sz w:val="20"/>
                <w:cs/>
                <w:lang w:bidi="th-TH"/>
              </w:rPr>
              <w:t>2</w:t>
            </w:r>
            <w:r w:rsidRPr="000707A0">
              <w:rPr>
                <w:rFonts w:cs="Times New Roman"/>
                <w:sz w:val="20"/>
              </w:rPr>
              <w:t>,</w:t>
            </w:r>
            <w:r w:rsidRPr="000707A0">
              <w:rPr>
                <w:rFonts w:cs="Times New Roman"/>
                <w:sz w:val="20"/>
                <w:cs/>
                <w:lang w:bidi="th-TH"/>
              </w:rPr>
              <w:t>557</w:t>
            </w:r>
            <w:r w:rsidRPr="000707A0">
              <w:rPr>
                <w:rFonts w:cs="Times New Roman"/>
                <w:sz w:val="20"/>
              </w:rPr>
              <w:t>,</w:t>
            </w:r>
            <w:r w:rsidRPr="000707A0">
              <w:rPr>
                <w:rFonts w:cs="Times New Roman"/>
                <w:sz w:val="20"/>
                <w:cs/>
                <w:lang w:bidi="th-TH"/>
              </w:rPr>
              <w:t>652</w:t>
            </w:r>
          </w:p>
        </w:tc>
        <w:tc>
          <w:tcPr>
            <w:tcW w:w="133" w:type="pct"/>
            <w:vAlign w:val="bottom"/>
          </w:tcPr>
          <w:p w14:paraId="404B2F49" w14:textId="77777777" w:rsidR="00DA4138" w:rsidRPr="00C4463D" w:rsidRDefault="00DA4138" w:rsidP="00DA4138">
            <w:pPr>
              <w:tabs>
                <w:tab w:val="decimal" w:pos="1060"/>
              </w:tabs>
              <w:ind w:right="-59"/>
              <w:rPr>
                <w:rFonts w:cs="Times New Roman"/>
                <w:sz w:val="20"/>
              </w:rPr>
            </w:pPr>
          </w:p>
        </w:tc>
        <w:tc>
          <w:tcPr>
            <w:tcW w:w="750" w:type="pct"/>
          </w:tcPr>
          <w:p w14:paraId="36CD384A" w14:textId="77777777" w:rsidR="00DA4138" w:rsidRPr="000707A0" w:rsidRDefault="00DA4138" w:rsidP="00DA4138">
            <w:pPr>
              <w:tabs>
                <w:tab w:val="decimal" w:pos="1137"/>
              </w:tabs>
              <w:ind w:left="-93" w:right="-58"/>
              <w:rPr>
                <w:rFonts w:cs="Times New Roman"/>
                <w:sz w:val="20"/>
              </w:rPr>
            </w:pPr>
          </w:p>
          <w:p w14:paraId="06F350D6" w14:textId="77777777" w:rsidR="000707A0" w:rsidRPr="000707A0" w:rsidRDefault="000707A0" w:rsidP="00DA4138">
            <w:pPr>
              <w:tabs>
                <w:tab w:val="decimal" w:pos="1137"/>
              </w:tabs>
              <w:ind w:left="-93" w:right="-58"/>
              <w:rPr>
                <w:rFonts w:cs="Times New Roman"/>
                <w:sz w:val="20"/>
              </w:rPr>
            </w:pPr>
          </w:p>
          <w:p w14:paraId="1F61CED3" w14:textId="028DA6E2" w:rsidR="000707A0" w:rsidRPr="000707A0" w:rsidRDefault="000707A0" w:rsidP="00DA4138">
            <w:pPr>
              <w:tabs>
                <w:tab w:val="decimal" w:pos="1137"/>
              </w:tabs>
              <w:ind w:left="-93" w:right="-58"/>
              <w:rPr>
                <w:rFonts w:cs="Times New Roman"/>
                <w:sz w:val="20"/>
              </w:rPr>
            </w:pPr>
            <w:r w:rsidRPr="000707A0">
              <w:rPr>
                <w:rFonts w:cs="Times New Roman"/>
                <w:sz w:val="20"/>
                <w:cs/>
                <w:lang w:bidi="th-TH"/>
              </w:rPr>
              <w:t>3</w:t>
            </w:r>
            <w:r w:rsidRPr="000707A0">
              <w:rPr>
                <w:rFonts w:cs="Times New Roman"/>
                <w:sz w:val="20"/>
              </w:rPr>
              <w:t>,</w:t>
            </w:r>
            <w:r w:rsidRPr="000707A0">
              <w:rPr>
                <w:rFonts w:cs="Times New Roman"/>
                <w:sz w:val="20"/>
                <w:cs/>
                <w:lang w:bidi="th-TH"/>
              </w:rPr>
              <w:t>095</w:t>
            </w:r>
            <w:r w:rsidRPr="000707A0">
              <w:rPr>
                <w:rFonts w:cs="Times New Roman"/>
                <w:sz w:val="20"/>
              </w:rPr>
              <w:t>,</w:t>
            </w:r>
            <w:r w:rsidRPr="000707A0">
              <w:rPr>
                <w:rFonts w:cs="Times New Roman"/>
                <w:sz w:val="20"/>
                <w:cs/>
                <w:lang w:bidi="th-TH"/>
              </w:rPr>
              <w:t>357</w:t>
            </w:r>
          </w:p>
        </w:tc>
        <w:tc>
          <w:tcPr>
            <w:tcW w:w="133" w:type="pct"/>
            <w:vAlign w:val="bottom"/>
          </w:tcPr>
          <w:p w14:paraId="06483D30" w14:textId="77777777" w:rsidR="00DA4138" w:rsidRPr="00C4463D" w:rsidRDefault="00DA4138" w:rsidP="00DA4138">
            <w:pPr>
              <w:tabs>
                <w:tab w:val="decimal" w:pos="1060"/>
              </w:tabs>
              <w:ind w:right="-59"/>
              <w:rPr>
                <w:rFonts w:cs="Times New Roman"/>
                <w:sz w:val="20"/>
              </w:rPr>
            </w:pPr>
          </w:p>
        </w:tc>
        <w:tc>
          <w:tcPr>
            <w:tcW w:w="739" w:type="pct"/>
            <w:vAlign w:val="bottom"/>
          </w:tcPr>
          <w:p w14:paraId="1C600752" w14:textId="1DFB8477" w:rsidR="00DA4138" w:rsidRPr="00C4463D" w:rsidRDefault="000707A0" w:rsidP="00DA4138">
            <w:pPr>
              <w:tabs>
                <w:tab w:val="decimal" w:pos="1140"/>
              </w:tabs>
              <w:ind w:left="-93" w:right="-59"/>
              <w:rPr>
                <w:rFonts w:cs="Times New Roman"/>
                <w:sz w:val="20"/>
              </w:rPr>
            </w:pPr>
            <w:r w:rsidRPr="000707A0">
              <w:rPr>
                <w:rFonts w:cs="Times New Roman"/>
                <w:sz w:val="20"/>
              </w:rPr>
              <w:t>5,086,02</w:t>
            </w:r>
            <w:r w:rsidR="00E101C9">
              <w:rPr>
                <w:rFonts w:cs="Times New Roman"/>
                <w:sz w:val="20"/>
              </w:rPr>
              <w:t>7</w:t>
            </w:r>
          </w:p>
        </w:tc>
        <w:tc>
          <w:tcPr>
            <w:tcW w:w="133" w:type="pct"/>
            <w:vAlign w:val="bottom"/>
          </w:tcPr>
          <w:p w14:paraId="2B05A710" w14:textId="77777777" w:rsidR="00DA4138" w:rsidRPr="00C4463D" w:rsidRDefault="00DA4138" w:rsidP="00DA4138">
            <w:pPr>
              <w:tabs>
                <w:tab w:val="decimal" w:pos="1060"/>
              </w:tabs>
              <w:ind w:left="-93" w:right="-59"/>
              <w:rPr>
                <w:rFonts w:cs="Times New Roman"/>
                <w:sz w:val="20"/>
              </w:rPr>
            </w:pPr>
          </w:p>
        </w:tc>
        <w:tc>
          <w:tcPr>
            <w:tcW w:w="661" w:type="pct"/>
            <w:vAlign w:val="bottom"/>
          </w:tcPr>
          <w:p w14:paraId="12E6D53A" w14:textId="390C08E3" w:rsidR="00DA4138" w:rsidRPr="00C4463D" w:rsidRDefault="000707A0" w:rsidP="00DA4138">
            <w:pPr>
              <w:tabs>
                <w:tab w:val="decimal" w:pos="999"/>
              </w:tabs>
              <w:ind w:left="-93" w:right="-59"/>
              <w:rPr>
                <w:rFonts w:cs="Times New Roman"/>
                <w:sz w:val="20"/>
              </w:rPr>
            </w:pPr>
            <w:r w:rsidRPr="000707A0">
              <w:rPr>
                <w:rFonts w:cs="Times New Roman"/>
                <w:sz w:val="20"/>
              </w:rPr>
              <w:t>10,739,03</w:t>
            </w:r>
            <w:r w:rsidR="00E101C9">
              <w:rPr>
                <w:rFonts w:cs="Times New Roman"/>
                <w:sz w:val="20"/>
              </w:rPr>
              <w:t>6</w:t>
            </w:r>
          </w:p>
        </w:tc>
      </w:tr>
      <w:tr w:rsidR="007C287F" w:rsidRPr="001A2D8A" w14:paraId="3A2CEEC8" w14:textId="77777777" w:rsidTr="0093239C">
        <w:tc>
          <w:tcPr>
            <w:tcW w:w="1667" w:type="pct"/>
            <w:vAlign w:val="bottom"/>
          </w:tcPr>
          <w:p w14:paraId="4B4EC844" w14:textId="77777777" w:rsidR="007C287F" w:rsidRPr="001A2D8A" w:rsidRDefault="007C287F" w:rsidP="007C287F">
            <w:pPr>
              <w:pStyle w:val="BodyText"/>
              <w:spacing w:after="0"/>
              <w:ind w:right="-45"/>
              <w:jc w:val="both"/>
              <w:rPr>
                <w:rFonts w:cs="Times New Roman"/>
                <w:sz w:val="20"/>
                <w:lang w:val="en-GB"/>
              </w:rPr>
            </w:pPr>
            <w:r w:rsidRPr="001A2D8A">
              <w:rPr>
                <w:rFonts w:cs="Times New Roman"/>
                <w:sz w:val="20"/>
                <w:lang w:val="en-GB"/>
              </w:rPr>
              <w:t>Other financial assets</w:t>
            </w:r>
          </w:p>
        </w:tc>
        <w:tc>
          <w:tcPr>
            <w:tcW w:w="784" w:type="pct"/>
          </w:tcPr>
          <w:p w14:paraId="2865AEDF" w14:textId="5473C2A3" w:rsidR="007C287F" w:rsidRPr="0093239C" w:rsidRDefault="000707A0" w:rsidP="007C287F">
            <w:pPr>
              <w:tabs>
                <w:tab w:val="decimal" w:pos="1150"/>
              </w:tabs>
              <w:ind w:right="-59"/>
              <w:rPr>
                <w:rFonts w:cs="Times New Roman"/>
                <w:sz w:val="20"/>
                <w:lang w:bidi="th-TH"/>
              </w:rPr>
            </w:pPr>
            <w:r w:rsidRPr="000707A0">
              <w:rPr>
                <w:rFonts w:cs="Times New Roman"/>
                <w:sz w:val="20"/>
                <w:cs/>
                <w:lang w:bidi="th-TH"/>
              </w:rPr>
              <w:t>3</w:t>
            </w:r>
            <w:r w:rsidRPr="000707A0">
              <w:rPr>
                <w:rFonts w:cs="Times New Roman"/>
                <w:sz w:val="20"/>
              </w:rPr>
              <w:t>,</w:t>
            </w:r>
            <w:r w:rsidRPr="000707A0">
              <w:rPr>
                <w:rFonts w:cs="Times New Roman"/>
                <w:sz w:val="20"/>
                <w:cs/>
                <w:lang w:bidi="th-TH"/>
              </w:rPr>
              <w:t>328</w:t>
            </w:r>
          </w:p>
        </w:tc>
        <w:tc>
          <w:tcPr>
            <w:tcW w:w="133" w:type="pct"/>
            <w:vAlign w:val="bottom"/>
          </w:tcPr>
          <w:p w14:paraId="5FF27681" w14:textId="77777777" w:rsidR="007C287F" w:rsidRPr="00C4463D" w:rsidRDefault="007C287F" w:rsidP="007C287F">
            <w:pPr>
              <w:tabs>
                <w:tab w:val="decimal" w:pos="1060"/>
              </w:tabs>
              <w:rPr>
                <w:rFonts w:cs="Times New Roman"/>
                <w:sz w:val="20"/>
              </w:rPr>
            </w:pPr>
          </w:p>
        </w:tc>
        <w:tc>
          <w:tcPr>
            <w:tcW w:w="750" w:type="pct"/>
          </w:tcPr>
          <w:p w14:paraId="73B9165D" w14:textId="55EFBEDA" w:rsidR="007C287F" w:rsidRPr="00C4463D" w:rsidRDefault="000707A0" w:rsidP="007C287F">
            <w:pPr>
              <w:tabs>
                <w:tab w:val="decimal" w:pos="1137"/>
              </w:tabs>
              <w:ind w:right="-58"/>
              <w:rPr>
                <w:rFonts w:cs="Times New Roman"/>
                <w:sz w:val="20"/>
              </w:rPr>
            </w:pPr>
            <w:r w:rsidRPr="000707A0">
              <w:rPr>
                <w:rFonts w:cs="Times New Roman"/>
                <w:sz w:val="20"/>
              </w:rPr>
              <w:t>20,575</w:t>
            </w:r>
          </w:p>
        </w:tc>
        <w:tc>
          <w:tcPr>
            <w:tcW w:w="133" w:type="pct"/>
            <w:vAlign w:val="bottom"/>
          </w:tcPr>
          <w:p w14:paraId="1E9BF662" w14:textId="77777777" w:rsidR="007C287F" w:rsidRPr="00C4463D" w:rsidRDefault="007C287F" w:rsidP="007C287F">
            <w:pPr>
              <w:tabs>
                <w:tab w:val="decimal" w:pos="1060"/>
              </w:tabs>
              <w:rPr>
                <w:rFonts w:cs="Times New Roman"/>
                <w:sz w:val="20"/>
              </w:rPr>
            </w:pPr>
          </w:p>
        </w:tc>
        <w:tc>
          <w:tcPr>
            <w:tcW w:w="739" w:type="pct"/>
            <w:vAlign w:val="bottom"/>
          </w:tcPr>
          <w:p w14:paraId="6047C62C" w14:textId="79F66D6F" w:rsidR="007C287F" w:rsidRPr="00C4463D" w:rsidRDefault="000707A0" w:rsidP="007C287F">
            <w:pPr>
              <w:tabs>
                <w:tab w:val="decimal" w:pos="1140"/>
              </w:tabs>
              <w:ind w:right="-59"/>
              <w:rPr>
                <w:rFonts w:cs="Times New Roman"/>
                <w:sz w:val="20"/>
              </w:rPr>
            </w:pPr>
            <w:r w:rsidRPr="000707A0">
              <w:rPr>
                <w:rFonts w:cs="Times New Roman"/>
                <w:sz w:val="20"/>
              </w:rPr>
              <w:t>23,452</w:t>
            </w:r>
          </w:p>
        </w:tc>
        <w:tc>
          <w:tcPr>
            <w:tcW w:w="133" w:type="pct"/>
            <w:vAlign w:val="bottom"/>
          </w:tcPr>
          <w:p w14:paraId="3C8A6525" w14:textId="77777777" w:rsidR="007C287F" w:rsidRPr="00C4463D" w:rsidRDefault="007C287F" w:rsidP="007C287F">
            <w:pPr>
              <w:tabs>
                <w:tab w:val="decimal" w:pos="1060"/>
              </w:tabs>
              <w:ind w:left="-93" w:right="-268"/>
              <w:rPr>
                <w:rFonts w:cs="Times New Roman"/>
                <w:sz w:val="20"/>
              </w:rPr>
            </w:pPr>
          </w:p>
        </w:tc>
        <w:tc>
          <w:tcPr>
            <w:tcW w:w="661" w:type="pct"/>
            <w:vAlign w:val="bottom"/>
          </w:tcPr>
          <w:p w14:paraId="24570A25" w14:textId="7098DE2E" w:rsidR="007C287F" w:rsidRPr="00C4463D" w:rsidRDefault="000707A0" w:rsidP="007C287F">
            <w:pPr>
              <w:tabs>
                <w:tab w:val="decimal" w:pos="999"/>
              </w:tabs>
              <w:ind w:right="-59"/>
              <w:rPr>
                <w:rFonts w:cs="Times New Roman"/>
                <w:sz w:val="20"/>
              </w:rPr>
            </w:pPr>
            <w:r w:rsidRPr="000707A0">
              <w:rPr>
                <w:rFonts w:cs="Times New Roman"/>
                <w:sz w:val="20"/>
              </w:rPr>
              <w:t>47,355</w:t>
            </w:r>
          </w:p>
        </w:tc>
      </w:tr>
      <w:tr w:rsidR="007C287F" w:rsidRPr="001A2D8A" w14:paraId="41B43403" w14:textId="77777777" w:rsidTr="0093239C">
        <w:tc>
          <w:tcPr>
            <w:tcW w:w="1667" w:type="pct"/>
            <w:vAlign w:val="bottom"/>
          </w:tcPr>
          <w:p w14:paraId="3C562A29" w14:textId="79CFFA1A" w:rsidR="007C287F" w:rsidRPr="001A2D8A" w:rsidRDefault="007C287F" w:rsidP="00BC2B2B">
            <w:pPr>
              <w:pStyle w:val="BodyText"/>
              <w:spacing w:after="0"/>
              <w:ind w:right="-45"/>
              <w:rPr>
                <w:rFonts w:cs="Times New Roman"/>
                <w:sz w:val="20"/>
                <w:lang w:val="en-GB"/>
              </w:rPr>
            </w:pPr>
            <w:r w:rsidRPr="001A2D8A">
              <w:rPr>
                <w:rFonts w:cs="Times New Roman"/>
                <w:sz w:val="20"/>
                <w:lang w:val="en-GB"/>
              </w:rPr>
              <w:t>Undrawn loan commitments</w:t>
            </w:r>
          </w:p>
        </w:tc>
        <w:tc>
          <w:tcPr>
            <w:tcW w:w="784" w:type="pct"/>
          </w:tcPr>
          <w:p w14:paraId="12921ED2" w14:textId="01357CB2" w:rsidR="007C287F" w:rsidRPr="00C4463D" w:rsidRDefault="000707A0" w:rsidP="007C287F">
            <w:pPr>
              <w:tabs>
                <w:tab w:val="decimal" w:pos="1150"/>
              </w:tabs>
              <w:ind w:right="-59"/>
              <w:rPr>
                <w:rFonts w:cs="Times New Roman"/>
                <w:sz w:val="20"/>
              </w:rPr>
            </w:pPr>
            <w:r w:rsidRPr="000707A0">
              <w:rPr>
                <w:rFonts w:cs="Times New Roman"/>
                <w:sz w:val="20"/>
              </w:rPr>
              <w:t>994</w:t>
            </w:r>
          </w:p>
        </w:tc>
        <w:tc>
          <w:tcPr>
            <w:tcW w:w="133" w:type="pct"/>
          </w:tcPr>
          <w:p w14:paraId="0AB51C42" w14:textId="77777777" w:rsidR="007C287F" w:rsidRPr="00C4463D" w:rsidRDefault="007C287F" w:rsidP="007C287F">
            <w:pPr>
              <w:tabs>
                <w:tab w:val="decimal" w:pos="1060"/>
              </w:tabs>
              <w:rPr>
                <w:rFonts w:cs="Times New Roman"/>
                <w:sz w:val="20"/>
              </w:rPr>
            </w:pPr>
          </w:p>
        </w:tc>
        <w:tc>
          <w:tcPr>
            <w:tcW w:w="750" w:type="pct"/>
          </w:tcPr>
          <w:p w14:paraId="4FDB1C75" w14:textId="19F9B850" w:rsidR="007C287F" w:rsidRPr="00C4463D" w:rsidRDefault="000707A0" w:rsidP="007C287F">
            <w:pPr>
              <w:tabs>
                <w:tab w:val="decimal" w:pos="1137"/>
              </w:tabs>
              <w:ind w:right="-58"/>
              <w:rPr>
                <w:rFonts w:cs="Times New Roman"/>
                <w:sz w:val="20"/>
              </w:rPr>
            </w:pPr>
            <w:r w:rsidRPr="000707A0">
              <w:rPr>
                <w:rFonts w:cs="Times New Roman"/>
                <w:sz w:val="20"/>
              </w:rPr>
              <w:t>174</w:t>
            </w:r>
          </w:p>
        </w:tc>
        <w:tc>
          <w:tcPr>
            <w:tcW w:w="133" w:type="pct"/>
          </w:tcPr>
          <w:p w14:paraId="23DF90D1" w14:textId="77777777" w:rsidR="007C287F" w:rsidRPr="00C4463D" w:rsidRDefault="007C287F" w:rsidP="007C287F">
            <w:pPr>
              <w:tabs>
                <w:tab w:val="decimal" w:pos="1060"/>
              </w:tabs>
              <w:rPr>
                <w:rFonts w:cs="Times New Roman"/>
                <w:sz w:val="20"/>
              </w:rPr>
            </w:pPr>
          </w:p>
        </w:tc>
        <w:tc>
          <w:tcPr>
            <w:tcW w:w="739" w:type="pct"/>
          </w:tcPr>
          <w:p w14:paraId="2F2DEE5C" w14:textId="1048DE8C" w:rsidR="007C287F" w:rsidRPr="00C4463D" w:rsidRDefault="000707A0" w:rsidP="007C287F">
            <w:pPr>
              <w:tabs>
                <w:tab w:val="decimal" w:pos="1140"/>
              </w:tabs>
              <w:ind w:right="-59"/>
              <w:rPr>
                <w:rFonts w:cs="Times New Roman"/>
                <w:sz w:val="20"/>
              </w:rPr>
            </w:pPr>
            <w:r w:rsidRPr="000707A0">
              <w:rPr>
                <w:rFonts w:cs="Times New Roman"/>
                <w:sz w:val="20"/>
              </w:rPr>
              <w:t>646</w:t>
            </w:r>
          </w:p>
        </w:tc>
        <w:tc>
          <w:tcPr>
            <w:tcW w:w="133" w:type="pct"/>
          </w:tcPr>
          <w:p w14:paraId="101E1A03" w14:textId="77777777" w:rsidR="007C287F" w:rsidRPr="00C4463D" w:rsidRDefault="007C287F" w:rsidP="007C287F">
            <w:pPr>
              <w:tabs>
                <w:tab w:val="decimal" w:pos="1060"/>
              </w:tabs>
              <w:ind w:left="-93" w:right="-268"/>
              <w:rPr>
                <w:rFonts w:cs="Times New Roman"/>
                <w:sz w:val="20"/>
              </w:rPr>
            </w:pPr>
          </w:p>
        </w:tc>
        <w:tc>
          <w:tcPr>
            <w:tcW w:w="661" w:type="pct"/>
          </w:tcPr>
          <w:p w14:paraId="2CD9FC63" w14:textId="64880852" w:rsidR="007C287F" w:rsidRPr="00C4463D" w:rsidRDefault="000707A0" w:rsidP="007C287F">
            <w:pPr>
              <w:tabs>
                <w:tab w:val="decimal" w:pos="999"/>
              </w:tabs>
              <w:ind w:right="-59"/>
              <w:rPr>
                <w:rFonts w:cs="Times New Roman"/>
                <w:sz w:val="20"/>
              </w:rPr>
            </w:pPr>
            <w:r w:rsidRPr="000707A0">
              <w:rPr>
                <w:rFonts w:cs="Times New Roman"/>
                <w:sz w:val="20"/>
              </w:rPr>
              <w:t>1,814</w:t>
            </w:r>
          </w:p>
        </w:tc>
      </w:tr>
      <w:tr w:rsidR="007C287F" w:rsidRPr="001A2D8A" w14:paraId="7FB0C6D1" w14:textId="77777777" w:rsidTr="0093239C">
        <w:tc>
          <w:tcPr>
            <w:tcW w:w="1667" w:type="pct"/>
          </w:tcPr>
          <w:p w14:paraId="393C2CF5" w14:textId="77777777" w:rsidR="007C287F" w:rsidRPr="001A2D8A" w:rsidRDefault="007C287F" w:rsidP="007C287F">
            <w:pPr>
              <w:pStyle w:val="BodyText"/>
              <w:spacing w:after="0"/>
              <w:ind w:right="-45"/>
              <w:jc w:val="both"/>
              <w:rPr>
                <w:rFonts w:cs="Times New Roman"/>
                <w:b/>
                <w:bCs/>
                <w:sz w:val="20"/>
                <w:rtl/>
                <w:cs/>
                <w:lang w:val="en-GB"/>
              </w:rPr>
            </w:pPr>
            <w:r w:rsidRPr="001A2D8A">
              <w:rPr>
                <w:rFonts w:cs="Times New Roman"/>
                <w:b/>
                <w:bCs/>
                <w:sz w:val="20"/>
                <w:lang w:val="en-GB"/>
              </w:rPr>
              <w:t>Total</w:t>
            </w:r>
          </w:p>
        </w:tc>
        <w:tc>
          <w:tcPr>
            <w:tcW w:w="784" w:type="pct"/>
            <w:tcBorders>
              <w:top w:val="single" w:sz="4" w:space="0" w:color="auto"/>
              <w:bottom w:val="double" w:sz="4" w:space="0" w:color="auto"/>
            </w:tcBorders>
            <w:vAlign w:val="bottom"/>
          </w:tcPr>
          <w:p w14:paraId="549592FC" w14:textId="26371FA3" w:rsidR="007C287F" w:rsidRPr="00C4463D" w:rsidRDefault="000707A0" w:rsidP="007C287F">
            <w:pPr>
              <w:tabs>
                <w:tab w:val="decimal" w:pos="1150"/>
              </w:tabs>
              <w:ind w:right="-59"/>
              <w:rPr>
                <w:rFonts w:cs="Times New Roman"/>
                <w:b/>
                <w:sz w:val="20"/>
              </w:rPr>
            </w:pPr>
            <w:r w:rsidRPr="000707A0">
              <w:rPr>
                <w:rFonts w:cs="Times New Roman"/>
                <w:b/>
                <w:sz w:val="20"/>
              </w:rPr>
              <w:t>2,561,995</w:t>
            </w:r>
          </w:p>
        </w:tc>
        <w:tc>
          <w:tcPr>
            <w:tcW w:w="133" w:type="pct"/>
            <w:vAlign w:val="bottom"/>
          </w:tcPr>
          <w:p w14:paraId="0934C18A" w14:textId="77777777" w:rsidR="007C287F" w:rsidRPr="00C4463D" w:rsidRDefault="007C287F" w:rsidP="007C287F">
            <w:pPr>
              <w:tabs>
                <w:tab w:val="decimal" w:pos="1060"/>
              </w:tabs>
              <w:rPr>
                <w:rFonts w:cs="Times New Roman"/>
                <w:b/>
                <w:sz w:val="20"/>
              </w:rPr>
            </w:pPr>
          </w:p>
        </w:tc>
        <w:tc>
          <w:tcPr>
            <w:tcW w:w="750" w:type="pct"/>
            <w:tcBorders>
              <w:top w:val="single" w:sz="4" w:space="0" w:color="auto"/>
              <w:bottom w:val="double" w:sz="4" w:space="0" w:color="auto"/>
            </w:tcBorders>
          </w:tcPr>
          <w:p w14:paraId="47F18580" w14:textId="62AF1E8F" w:rsidR="007C287F" w:rsidRPr="00C4463D" w:rsidRDefault="000707A0" w:rsidP="007C287F">
            <w:pPr>
              <w:tabs>
                <w:tab w:val="decimal" w:pos="1137"/>
              </w:tabs>
              <w:ind w:right="-58"/>
              <w:rPr>
                <w:rFonts w:cs="Times New Roman"/>
                <w:b/>
                <w:sz w:val="20"/>
              </w:rPr>
            </w:pPr>
            <w:r w:rsidRPr="000707A0">
              <w:rPr>
                <w:rFonts w:cs="Times New Roman"/>
                <w:b/>
                <w:sz w:val="20"/>
              </w:rPr>
              <w:t>3,116,106</w:t>
            </w:r>
          </w:p>
        </w:tc>
        <w:tc>
          <w:tcPr>
            <w:tcW w:w="133" w:type="pct"/>
            <w:vAlign w:val="bottom"/>
          </w:tcPr>
          <w:p w14:paraId="179B6C73" w14:textId="77777777" w:rsidR="007C287F" w:rsidRPr="00C4463D" w:rsidRDefault="007C287F" w:rsidP="007C287F">
            <w:pPr>
              <w:tabs>
                <w:tab w:val="decimal" w:pos="1060"/>
              </w:tabs>
              <w:rPr>
                <w:rFonts w:cs="Times New Roman"/>
                <w:b/>
                <w:sz w:val="20"/>
              </w:rPr>
            </w:pPr>
          </w:p>
        </w:tc>
        <w:tc>
          <w:tcPr>
            <w:tcW w:w="739" w:type="pct"/>
            <w:tcBorders>
              <w:top w:val="single" w:sz="4" w:space="0" w:color="auto"/>
              <w:bottom w:val="double" w:sz="4" w:space="0" w:color="auto"/>
            </w:tcBorders>
            <w:vAlign w:val="bottom"/>
          </w:tcPr>
          <w:p w14:paraId="409C2F4D" w14:textId="3491BB19" w:rsidR="007C287F" w:rsidRPr="00C4463D" w:rsidRDefault="000707A0" w:rsidP="007C287F">
            <w:pPr>
              <w:tabs>
                <w:tab w:val="decimal" w:pos="1140"/>
              </w:tabs>
              <w:ind w:right="-59"/>
              <w:rPr>
                <w:rFonts w:cs="Times New Roman"/>
                <w:b/>
                <w:sz w:val="20"/>
              </w:rPr>
            </w:pPr>
            <w:r w:rsidRPr="000707A0">
              <w:rPr>
                <w:rFonts w:cs="Times New Roman"/>
                <w:b/>
                <w:sz w:val="20"/>
              </w:rPr>
              <w:t>5,118,15</w:t>
            </w:r>
            <w:r w:rsidR="00E101C9">
              <w:rPr>
                <w:rFonts w:cs="Times New Roman"/>
                <w:b/>
                <w:sz w:val="20"/>
              </w:rPr>
              <w:t>1</w:t>
            </w:r>
          </w:p>
        </w:tc>
        <w:tc>
          <w:tcPr>
            <w:tcW w:w="133" w:type="pct"/>
            <w:vAlign w:val="bottom"/>
          </w:tcPr>
          <w:p w14:paraId="42CF674D" w14:textId="77777777" w:rsidR="007C287F" w:rsidRPr="00C4463D" w:rsidRDefault="007C287F" w:rsidP="007C287F">
            <w:pPr>
              <w:tabs>
                <w:tab w:val="decimal" w:pos="1060"/>
              </w:tabs>
              <w:ind w:left="-93" w:right="-268"/>
              <w:rPr>
                <w:rFonts w:cs="Times New Roman"/>
                <w:b/>
                <w:sz w:val="20"/>
              </w:rPr>
            </w:pPr>
          </w:p>
        </w:tc>
        <w:tc>
          <w:tcPr>
            <w:tcW w:w="661" w:type="pct"/>
            <w:tcBorders>
              <w:top w:val="single" w:sz="4" w:space="0" w:color="auto"/>
              <w:bottom w:val="double" w:sz="4" w:space="0" w:color="auto"/>
            </w:tcBorders>
            <w:vAlign w:val="bottom"/>
          </w:tcPr>
          <w:p w14:paraId="29BAD602" w14:textId="4992B6C9" w:rsidR="007C287F" w:rsidRPr="00C4463D" w:rsidRDefault="000707A0" w:rsidP="007C287F">
            <w:pPr>
              <w:tabs>
                <w:tab w:val="decimal" w:pos="999"/>
              </w:tabs>
              <w:ind w:right="-59"/>
              <w:rPr>
                <w:rFonts w:cs="Times New Roman"/>
                <w:b/>
                <w:sz w:val="20"/>
              </w:rPr>
            </w:pPr>
            <w:r w:rsidRPr="000707A0">
              <w:rPr>
                <w:rFonts w:cs="Times New Roman"/>
                <w:b/>
                <w:sz w:val="20"/>
              </w:rPr>
              <w:t>10,796,25</w:t>
            </w:r>
            <w:r w:rsidR="00E101C9">
              <w:rPr>
                <w:rFonts w:cs="Times New Roman"/>
                <w:b/>
                <w:sz w:val="20"/>
              </w:rPr>
              <w:t>2</w:t>
            </w:r>
          </w:p>
        </w:tc>
      </w:tr>
    </w:tbl>
    <w:p w14:paraId="10116C59" w14:textId="0591637F" w:rsidR="005F1475" w:rsidRDefault="005F1475">
      <w:pPr>
        <w:rPr>
          <w:rFonts w:cs="Times New Roman"/>
          <w:lang w:eastAsia="x-none" w:bidi="th-TH"/>
        </w:rPr>
      </w:pPr>
    </w:p>
    <w:p w14:paraId="0170B91E" w14:textId="250D736A" w:rsidR="009E6F0A" w:rsidRPr="0003797F" w:rsidRDefault="009E6F0A" w:rsidP="005855EF">
      <w:pPr>
        <w:pStyle w:val="BodyTextIndent"/>
        <w:spacing w:after="0" w:line="240" w:lineRule="atLeast"/>
        <w:ind w:left="544"/>
        <w:jc w:val="thaiDistribute"/>
        <w:rPr>
          <w:rFonts w:cs="Times New Roman"/>
        </w:rPr>
      </w:pPr>
      <w:r w:rsidRPr="00EC65EE">
        <w:rPr>
          <w:rFonts w:cs="Times New Roman"/>
          <w:lang w:bidi="th-TH"/>
        </w:rPr>
        <w:t>T</w:t>
      </w:r>
      <w:r w:rsidRPr="00EC65EE">
        <w:rPr>
          <w:rFonts w:cs="Times New Roman"/>
        </w:rPr>
        <w:t xml:space="preserve">he movements in allowance for expected credit loss during </w:t>
      </w:r>
      <w:r w:rsidR="005306F8" w:rsidRPr="00EC65EE">
        <w:rPr>
          <w:rFonts w:cs="Times New Roman"/>
        </w:rPr>
        <w:t xml:space="preserve">the </w:t>
      </w:r>
      <w:r w:rsidR="005F1475">
        <w:rPr>
          <w:rFonts w:cs="Times New Roman"/>
          <w:lang w:val="en-US"/>
        </w:rPr>
        <w:t xml:space="preserve">six-month period ended 30 June 2025 and during the year ended 31 December </w:t>
      </w:r>
      <w:r w:rsidR="00F24EAF">
        <w:rPr>
          <w:rFonts w:cs="Times New Roman"/>
        </w:rPr>
        <w:t>and 202</w:t>
      </w:r>
      <w:r w:rsidR="005F1475">
        <w:rPr>
          <w:rFonts w:cs="Times New Roman"/>
        </w:rPr>
        <w:t>4</w:t>
      </w:r>
      <w:r w:rsidR="005306F8" w:rsidRPr="00EC65EE">
        <w:rPr>
          <w:rFonts w:cs="Times New Roman"/>
        </w:rPr>
        <w:t xml:space="preserve"> </w:t>
      </w:r>
      <w:r w:rsidRPr="0003797F">
        <w:rPr>
          <w:rFonts w:cs="Times New Roman"/>
        </w:rPr>
        <w:t>were as follows:</w:t>
      </w:r>
    </w:p>
    <w:p w14:paraId="49849AF8" w14:textId="3A94F81B" w:rsidR="00E01BB5" w:rsidRDefault="00E01BB5">
      <w:pPr>
        <w:rPr>
          <w:rFonts w:cs="Times New Roman"/>
        </w:rPr>
      </w:pPr>
    </w:p>
    <w:tbl>
      <w:tblPr>
        <w:tblW w:w="9180" w:type="dxa"/>
        <w:tblInd w:w="450" w:type="dxa"/>
        <w:tblLayout w:type="fixed"/>
        <w:tblLook w:val="0000" w:firstRow="0" w:lastRow="0" w:firstColumn="0" w:lastColumn="0" w:noHBand="0" w:noVBand="0"/>
      </w:tblPr>
      <w:tblGrid>
        <w:gridCol w:w="3205"/>
        <w:gridCol w:w="1378"/>
        <w:gridCol w:w="236"/>
        <w:gridCol w:w="1325"/>
        <w:gridCol w:w="236"/>
        <w:gridCol w:w="1360"/>
        <w:gridCol w:w="236"/>
        <w:gridCol w:w="1204"/>
      </w:tblGrid>
      <w:tr w:rsidR="005F2E27" w:rsidRPr="00AB5DFA" w14:paraId="5560BA6D" w14:textId="77777777">
        <w:trPr>
          <w:trHeight w:val="234"/>
          <w:tblHeader/>
        </w:trPr>
        <w:tc>
          <w:tcPr>
            <w:tcW w:w="3205" w:type="dxa"/>
          </w:tcPr>
          <w:p w14:paraId="4C82A2B7" w14:textId="77777777" w:rsidR="005F2E27" w:rsidRPr="00AB5DFA" w:rsidRDefault="005F2E27">
            <w:pPr>
              <w:pStyle w:val="BodyText"/>
              <w:spacing w:after="0" w:line="220" w:lineRule="exact"/>
              <w:ind w:right="-45"/>
              <w:jc w:val="both"/>
              <w:rPr>
                <w:rFonts w:cs="Times New Roman"/>
                <w:sz w:val="20"/>
                <w:lang w:val="en-GB"/>
              </w:rPr>
            </w:pPr>
          </w:p>
        </w:tc>
        <w:tc>
          <w:tcPr>
            <w:tcW w:w="5975" w:type="dxa"/>
            <w:gridSpan w:val="7"/>
          </w:tcPr>
          <w:p w14:paraId="4AA920EB" w14:textId="77777777" w:rsidR="005F2E27" w:rsidRPr="00AB5DFA" w:rsidRDefault="005F2E27">
            <w:pPr>
              <w:pStyle w:val="BodyText"/>
              <w:spacing w:after="0" w:line="220" w:lineRule="exact"/>
              <w:ind w:left="-113" w:right="-72"/>
              <w:jc w:val="center"/>
              <w:rPr>
                <w:rFonts w:cs="Times New Roman"/>
                <w:b/>
                <w:bCs/>
                <w:sz w:val="20"/>
                <w:lang w:val="en-GB"/>
              </w:rPr>
            </w:pPr>
            <w:r w:rsidRPr="00AB5DFA">
              <w:rPr>
                <w:rFonts w:cs="Times New Roman"/>
                <w:b/>
                <w:bCs/>
                <w:sz w:val="20"/>
                <w:lang w:val="en-GB"/>
              </w:rPr>
              <w:t>Consolidated and the Bank</w:t>
            </w:r>
          </w:p>
        </w:tc>
      </w:tr>
      <w:tr w:rsidR="005F2E27" w:rsidRPr="00AB5DFA" w14:paraId="00DC70CE" w14:textId="77777777">
        <w:trPr>
          <w:trHeight w:val="234"/>
          <w:tblHeader/>
        </w:trPr>
        <w:tc>
          <w:tcPr>
            <w:tcW w:w="3205" w:type="dxa"/>
          </w:tcPr>
          <w:p w14:paraId="7ADCC661" w14:textId="77777777" w:rsidR="005F2E27" w:rsidRPr="00AB5DFA" w:rsidRDefault="005F2E27">
            <w:pPr>
              <w:pStyle w:val="BodyText"/>
              <w:spacing w:after="0" w:line="220" w:lineRule="exact"/>
              <w:ind w:right="-45"/>
              <w:jc w:val="both"/>
              <w:rPr>
                <w:rFonts w:cs="Times New Roman"/>
                <w:sz w:val="20"/>
                <w:lang w:val="en-GB"/>
              </w:rPr>
            </w:pPr>
          </w:p>
        </w:tc>
        <w:tc>
          <w:tcPr>
            <w:tcW w:w="1378" w:type="dxa"/>
          </w:tcPr>
          <w:p w14:paraId="02B36ED4"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Financial assets</w:t>
            </w:r>
          </w:p>
        </w:tc>
        <w:tc>
          <w:tcPr>
            <w:tcW w:w="236" w:type="dxa"/>
          </w:tcPr>
          <w:p w14:paraId="38AF6A99" w14:textId="77777777" w:rsidR="005F2E27" w:rsidRPr="00AB5DFA" w:rsidRDefault="005F2E27">
            <w:pPr>
              <w:pStyle w:val="BodyText"/>
              <w:spacing w:after="0" w:line="220" w:lineRule="exact"/>
              <w:ind w:left="-108" w:right="-72"/>
              <w:rPr>
                <w:rFonts w:cs="Times New Roman"/>
                <w:sz w:val="20"/>
                <w:lang w:val="en-GB"/>
              </w:rPr>
            </w:pPr>
          </w:p>
        </w:tc>
        <w:tc>
          <w:tcPr>
            <w:tcW w:w="1325" w:type="dxa"/>
          </w:tcPr>
          <w:p w14:paraId="3C99302C"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Financial assets</w:t>
            </w:r>
          </w:p>
        </w:tc>
        <w:tc>
          <w:tcPr>
            <w:tcW w:w="236" w:type="dxa"/>
          </w:tcPr>
          <w:p w14:paraId="5BD9E87E" w14:textId="77777777" w:rsidR="005F2E27" w:rsidRPr="00AB5DFA" w:rsidRDefault="005F2E27">
            <w:pPr>
              <w:pStyle w:val="BodyText"/>
              <w:spacing w:after="0" w:line="220" w:lineRule="exact"/>
              <w:ind w:left="-108" w:right="-72"/>
              <w:jc w:val="center"/>
              <w:rPr>
                <w:rFonts w:cs="Times New Roman"/>
                <w:sz w:val="20"/>
                <w:lang w:val="en-GB"/>
              </w:rPr>
            </w:pPr>
          </w:p>
        </w:tc>
        <w:tc>
          <w:tcPr>
            <w:tcW w:w="1360" w:type="dxa"/>
          </w:tcPr>
          <w:p w14:paraId="51B901D0" w14:textId="77777777" w:rsidR="005F2E27" w:rsidRPr="00AB5DFA" w:rsidRDefault="005F2E27">
            <w:pPr>
              <w:pStyle w:val="BodyText"/>
              <w:spacing w:after="0" w:line="220" w:lineRule="exact"/>
              <w:ind w:left="-113" w:right="-72"/>
              <w:jc w:val="center"/>
              <w:rPr>
                <w:rFonts w:cs="Times New Roman"/>
                <w:sz w:val="20"/>
                <w:lang w:val="en-GB"/>
              </w:rPr>
            </w:pPr>
          </w:p>
        </w:tc>
        <w:tc>
          <w:tcPr>
            <w:tcW w:w="236" w:type="dxa"/>
          </w:tcPr>
          <w:p w14:paraId="418772D0" w14:textId="77777777" w:rsidR="005F2E27" w:rsidRPr="00AB5DFA" w:rsidRDefault="005F2E27">
            <w:pPr>
              <w:pStyle w:val="BodyText"/>
              <w:spacing w:after="0" w:line="220" w:lineRule="exact"/>
              <w:ind w:left="-113" w:right="-72"/>
              <w:jc w:val="center"/>
              <w:rPr>
                <w:rFonts w:cs="Times New Roman"/>
                <w:sz w:val="20"/>
                <w:lang w:val="en-GB"/>
              </w:rPr>
            </w:pPr>
          </w:p>
        </w:tc>
        <w:tc>
          <w:tcPr>
            <w:tcW w:w="1204" w:type="dxa"/>
          </w:tcPr>
          <w:p w14:paraId="044C5EC5" w14:textId="77777777" w:rsidR="005F2E27" w:rsidRPr="00AB5DFA" w:rsidRDefault="005F2E27">
            <w:pPr>
              <w:pStyle w:val="BodyText"/>
              <w:spacing w:after="0" w:line="220" w:lineRule="exact"/>
              <w:ind w:left="-113" w:right="-72"/>
              <w:jc w:val="center"/>
              <w:rPr>
                <w:rFonts w:cs="Times New Roman"/>
                <w:sz w:val="20"/>
                <w:lang w:val="en-GB"/>
              </w:rPr>
            </w:pPr>
          </w:p>
        </w:tc>
      </w:tr>
      <w:tr w:rsidR="005F2E27" w:rsidRPr="00AB5DFA" w14:paraId="35880528" w14:textId="77777777">
        <w:trPr>
          <w:trHeight w:val="234"/>
          <w:tblHeader/>
        </w:trPr>
        <w:tc>
          <w:tcPr>
            <w:tcW w:w="3205" w:type="dxa"/>
          </w:tcPr>
          <w:p w14:paraId="23E03C05" w14:textId="77777777" w:rsidR="005F2E27" w:rsidRPr="00AB5DFA" w:rsidRDefault="005F2E27">
            <w:pPr>
              <w:pStyle w:val="BodyText"/>
              <w:spacing w:after="0" w:line="220" w:lineRule="exact"/>
              <w:ind w:right="-45"/>
              <w:jc w:val="both"/>
              <w:rPr>
                <w:rFonts w:cs="Times New Roman"/>
                <w:b/>
                <w:bCs/>
                <w:i/>
                <w:iCs/>
                <w:sz w:val="20"/>
                <w:rtl/>
                <w:cs/>
                <w:lang w:val="en-GB"/>
              </w:rPr>
            </w:pPr>
          </w:p>
        </w:tc>
        <w:tc>
          <w:tcPr>
            <w:tcW w:w="1378" w:type="dxa"/>
          </w:tcPr>
          <w:p w14:paraId="6C6B5399"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 xml:space="preserve">that </w:t>
            </w:r>
            <w:r>
              <w:rPr>
                <w:rFonts w:cs="Times New Roman"/>
                <w:sz w:val="20"/>
                <w:lang w:val="en-GB"/>
              </w:rPr>
              <w:t>have</w:t>
            </w:r>
            <w:r w:rsidRPr="00AB5DFA">
              <w:rPr>
                <w:rFonts w:cs="Times New Roman"/>
                <w:sz w:val="20"/>
                <w:lang w:val="en-GB"/>
              </w:rPr>
              <w:t xml:space="preserve"> not</w:t>
            </w:r>
          </w:p>
        </w:tc>
        <w:tc>
          <w:tcPr>
            <w:tcW w:w="236" w:type="dxa"/>
          </w:tcPr>
          <w:p w14:paraId="6C72FA5F" w14:textId="77777777" w:rsidR="005F2E27" w:rsidRPr="00AB5DFA" w:rsidRDefault="005F2E27">
            <w:pPr>
              <w:pStyle w:val="BodyText"/>
              <w:spacing w:after="0" w:line="220" w:lineRule="exact"/>
              <w:ind w:left="-108" w:right="-72"/>
              <w:jc w:val="center"/>
              <w:rPr>
                <w:rFonts w:cs="Times New Roman"/>
                <w:sz w:val="20"/>
                <w:lang w:val="en-GB"/>
              </w:rPr>
            </w:pPr>
          </w:p>
        </w:tc>
        <w:tc>
          <w:tcPr>
            <w:tcW w:w="1325" w:type="dxa"/>
          </w:tcPr>
          <w:p w14:paraId="11FBF265"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 xml:space="preserve">that </w:t>
            </w:r>
            <w:r>
              <w:rPr>
                <w:rFonts w:cs="Times New Roman"/>
                <w:sz w:val="20"/>
                <w:lang w:val="en-GB"/>
              </w:rPr>
              <w:t>have a</w:t>
            </w:r>
          </w:p>
        </w:tc>
        <w:tc>
          <w:tcPr>
            <w:tcW w:w="236" w:type="dxa"/>
          </w:tcPr>
          <w:p w14:paraId="098EC51E" w14:textId="77777777" w:rsidR="005F2E27" w:rsidRPr="00AB5DFA" w:rsidRDefault="005F2E27">
            <w:pPr>
              <w:pStyle w:val="BodyText"/>
              <w:spacing w:after="0" w:line="220" w:lineRule="exact"/>
              <w:ind w:left="-108" w:right="-72"/>
              <w:jc w:val="center"/>
              <w:rPr>
                <w:rFonts w:cs="Times New Roman"/>
                <w:sz w:val="20"/>
                <w:lang w:val="en-GB"/>
              </w:rPr>
            </w:pPr>
          </w:p>
        </w:tc>
        <w:tc>
          <w:tcPr>
            <w:tcW w:w="1360" w:type="dxa"/>
          </w:tcPr>
          <w:p w14:paraId="452CBAC2" w14:textId="77777777" w:rsidR="005F2E27" w:rsidRPr="00AB5DFA" w:rsidRDefault="005F2E27">
            <w:pPr>
              <w:pStyle w:val="BodyText"/>
              <w:spacing w:after="0" w:line="220" w:lineRule="exact"/>
              <w:ind w:left="-113" w:right="-72"/>
              <w:jc w:val="center"/>
              <w:rPr>
                <w:rFonts w:cs="Times New Roman"/>
                <w:sz w:val="20"/>
                <w:lang w:val="en-GB"/>
              </w:rPr>
            </w:pPr>
          </w:p>
        </w:tc>
        <w:tc>
          <w:tcPr>
            <w:tcW w:w="236" w:type="dxa"/>
          </w:tcPr>
          <w:p w14:paraId="60057A6B" w14:textId="77777777" w:rsidR="005F2E27" w:rsidRPr="00AB5DFA" w:rsidRDefault="005F2E27">
            <w:pPr>
              <w:pStyle w:val="BodyText"/>
              <w:spacing w:after="0" w:line="220" w:lineRule="exact"/>
              <w:ind w:left="-113" w:right="-72"/>
              <w:jc w:val="center"/>
              <w:rPr>
                <w:rFonts w:cs="Times New Roman"/>
                <w:sz w:val="20"/>
                <w:lang w:val="en-GB"/>
              </w:rPr>
            </w:pPr>
          </w:p>
        </w:tc>
        <w:tc>
          <w:tcPr>
            <w:tcW w:w="1204" w:type="dxa"/>
          </w:tcPr>
          <w:p w14:paraId="4D3641D2" w14:textId="77777777" w:rsidR="005F2E27" w:rsidRPr="00AB5DFA" w:rsidRDefault="005F2E27">
            <w:pPr>
              <w:pStyle w:val="BodyText"/>
              <w:spacing w:after="0" w:line="220" w:lineRule="exact"/>
              <w:ind w:left="-113" w:right="-72"/>
              <w:jc w:val="center"/>
              <w:rPr>
                <w:rFonts w:cs="Times New Roman"/>
                <w:sz w:val="20"/>
                <w:lang w:val="en-GB"/>
              </w:rPr>
            </w:pPr>
          </w:p>
        </w:tc>
      </w:tr>
      <w:tr w:rsidR="005F2E27" w:rsidRPr="00AB5DFA" w14:paraId="3362379F" w14:textId="77777777">
        <w:trPr>
          <w:trHeight w:val="234"/>
          <w:tblHeader/>
        </w:trPr>
        <w:tc>
          <w:tcPr>
            <w:tcW w:w="3205" w:type="dxa"/>
          </w:tcPr>
          <w:p w14:paraId="3E3AB0A4" w14:textId="77777777" w:rsidR="005F2E27" w:rsidRPr="00AB5DFA" w:rsidRDefault="005F2E27">
            <w:pPr>
              <w:pStyle w:val="BodyText"/>
              <w:spacing w:after="0" w:line="220" w:lineRule="exact"/>
              <w:ind w:right="-45"/>
              <w:jc w:val="both"/>
              <w:rPr>
                <w:rFonts w:cs="Times New Roman"/>
                <w:b/>
                <w:bCs/>
                <w:i/>
                <w:iCs/>
                <w:sz w:val="20"/>
                <w:rtl/>
                <w:cs/>
                <w:lang w:val="en-GB"/>
              </w:rPr>
            </w:pPr>
          </w:p>
        </w:tc>
        <w:tc>
          <w:tcPr>
            <w:tcW w:w="1378" w:type="dxa"/>
          </w:tcPr>
          <w:p w14:paraId="6C9746A3" w14:textId="77777777" w:rsidR="005F2E27" w:rsidRPr="00AB5DFA" w:rsidRDefault="005F2E27">
            <w:pPr>
              <w:pStyle w:val="BodyText"/>
              <w:spacing w:after="0" w:line="220" w:lineRule="exact"/>
              <w:ind w:left="-108" w:right="-72"/>
              <w:jc w:val="center"/>
              <w:rPr>
                <w:rFonts w:cs="Times New Roman"/>
                <w:sz w:val="20"/>
                <w:lang w:val="en-GB"/>
              </w:rPr>
            </w:pPr>
            <w:r>
              <w:rPr>
                <w:rFonts w:cs="Times New Roman"/>
                <w:sz w:val="20"/>
                <w:lang w:val="en-GB"/>
              </w:rPr>
              <w:t xml:space="preserve">had a </w:t>
            </w:r>
            <w:r w:rsidRPr="00AB5DFA">
              <w:rPr>
                <w:rFonts w:cs="Times New Roman"/>
                <w:sz w:val="20"/>
                <w:lang w:val="en-GB"/>
              </w:rPr>
              <w:t>significant</w:t>
            </w:r>
          </w:p>
        </w:tc>
        <w:tc>
          <w:tcPr>
            <w:tcW w:w="236" w:type="dxa"/>
          </w:tcPr>
          <w:p w14:paraId="027DCADD" w14:textId="77777777" w:rsidR="005F2E27" w:rsidRPr="00AB5DFA" w:rsidRDefault="005F2E27">
            <w:pPr>
              <w:pStyle w:val="BodyText"/>
              <w:spacing w:after="0" w:line="220" w:lineRule="exact"/>
              <w:ind w:left="-108" w:right="-72"/>
              <w:jc w:val="center"/>
              <w:rPr>
                <w:rFonts w:cs="Times New Roman"/>
                <w:sz w:val="20"/>
                <w:lang w:val="en-GB"/>
              </w:rPr>
            </w:pPr>
          </w:p>
        </w:tc>
        <w:tc>
          <w:tcPr>
            <w:tcW w:w="1325" w:type="dxa"/>
          </w:tcPr>
          <w:p w14:paraId="2EDC2646"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significant</w:t>
            </w:r>
          </w:p>
        </w:tc>
        <w:tc>
          <w:tcPr>
            <w:tcW w:w="236" w:type="dxa"/>
          </w:tcPr>
          <w:p w14:paraId="4EB528CB" w14:textId="77777777" w:rsidR="005F2E27" w:rsidRPr="00AB5DFA" w:rsidRDefault="005F2E27">
            <w:pPr>
              <w:pStyle w:val="BodyText"/>
              <w:spacing w:after="0" w:line="220" w:lineRule="exact"/>
              <w:ind w:left="-108" w:right="-72"/>
              <w:jc w:val="center"/>
              <w:rPr>
                <w:rFonts w:cs="Times New Roman"/>
                <w:sz w:val="20"/>
                <w:lang w:val="en-GB"/>
              </w:rPr>
            </w:pPr>
          </w:p>
        </w:tc>
        <w:tc>
          <w:tcPr>
            <w:tcW w:w="1360" w:type="dxa"/>
          </w:tcPr>
          <w:p w14:paraId="16EACAAA" w14:textId="77777777" w:rsidR="005F2E27" w:rsidRPr="00AB5DFA" w:rsidRDefault="005F2E27">
            <w:pPr>
              <w:pStyle w:val="BodyText"/>
              <w:spacing w:after="0" w:line="220" w:lineRule="exact"/>
              <w:ind w:left="-113" w:right="-72"/>
              <w:jc w:val="center"/>
              <w:rPr>
                <w:rFonts w:cs="Times New Roman"/>
                <w:sz w:val="20"/>
                <w:lang w:val="en-GB"/>
              </w:rPr>
            </w:pPr>
            <w:r w:rsidRPr="00AB5DFA">
              <w:rPr>
                <w:rFonts w:cs="Times New Roman"/>
                <w:sz w:val="20"/>
                <w:lang w:val="en-GB"/>
              </w:rPr>
              <w:t>Financial</w:t>
            </w:r>
            <w:r>
              <w:rPr>
                <w:rFonts w:cs="Times New Roman"/>
                <w:sz w:val="20"/>
                <w:lang w:val="en-GB"/>
              </w:rPr>
              <w:t xml:space="preserve"> </w:t>
            </w:r>
            <w:r w:rsidRPr="00AB5DFA">
              <w:rPr>
                <w:rFonts w:cs="Times New Roman"/>
                <w:sz w:val="20"/>
                <w:lang w:val="en-GB"/>
              </w:rPr>
              <w:t>assets</w:t>
            </w:r>
          </w:p>
        </w:tc>
        <w:tc>
          <w:tcPr>
            <w:tcW w:w="236" w:type="dxa"/>
          </w:tcPr>
          <w:p w14:paraId="486DAA35" w14:textId="77777777" w:rsidR="005F2E27" w:rsidRPr="00AB5DFA" w:rsidRDefault="005F2E27">
            <w:pPr>
              <w:pStyle w:val="BodyText"/>
              <w:spacing w:after="0" w:line="220" w:lineRule="exact"/>
              <w:ind w:left="-113" w:right="-72"/>
              <w:jc w:val="center"/>
              <w:rPr>
                <w:rFonts w:cs="Times New Roman"/>
                <w:sz w:val="20"/>
                <w:lang w:val="en-GB"/>
              </w:rPr>
            </w:pPr>
          </w:p>
        </w:tc>
        <w:tc>
          <w:tcPr>
            <w:tcW w:w="1204" w:type="dxa"/>
          </w:tcPr>
          <w:p w14:paraId="322793EA" w14:textId="77777777" w:rsidR="005F2E27" w:rsidRPr="00AB5DFA" w:rsidRDefault="005F2E27">
            <w:pPr>
              <w:pStyle w:val="BodyText"/>
              <w:spacing w:after="0" w:line="220" w:lineRule="exact"/>
              <w:ind w:left="-113" w:right="-72"/>
              <w:jc w:val="center"/>
              <w:rPr>
                <w:rFonts w:cs="Times New Roman"/>
                <w:sz w:val="20"/>
                <w:lang w:val="en-GB"/>
              </w:rPr>
            </w:pPr>
          </w:p>
        </w:tc>
      </w:tr>
      <w:tr w:rsidR="005F2E27" w:rsidRPr="00AB5DFA" w14:paraId="574A9550" w14:textId="77777777">
        <w:trPr>
          <w:trHeight w:val="234"/>
          <w:tblHeader/>
        </w:trPr>
        <w:tc>
          <w:tcPr>
            <w:tcW w:w="3205" w:type="dxa"/>
          </w:tcPr>
          <w:p w14:paraId="59FCB0C4" w14:textId="77777777" w:rsidR="005F2E27" w:rsidRPr="00AB5DFA" w:rsidRDefault="005F2E27">
            <w:pPr>
              <w:pStyle w:val="BodyText"/>
              <w:spacing w:after="0" w:line="220" w:lineRule="exact"/>
              <w:ind w:right="-45"/>
              <w:jc w:val="both"/>
              <w:rPr>
                <w:rFonts w:cs="Times New Roman"/>
                <w:b/>
                <w:bCs/>
                <w:i/>
                <w:iCs/>
                <w:sz w:val="20"/>
                <w:rtl/>
                <w:cs/>
                <w:lang w:val="en-GB"/>
              </w:rPr>
            </w:pPr>
          </w:p>
        </w:tc>
        <w:tc>
          <w:tcPr>
            <w:tcW w:w="1378" w:type="dxa"/>
          </w:tcPr>
          <w:p w14:paraId="4E163F85"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increase in</w:t>
            </w:r>
          </w:p>
        </w:tc>
        <w:tc>
          <w:tcPr>
            <w:tcW w:w="236" w:type="dxa"/>
          </w:tcPr>
          <w:p w14:paraId="468FB5DF" w14:textId="77777777" w:rsidR="005F2E27" w:rsidRPr="00AB5DFA" w:rsidRDefault="005F2E27">
            <w:pPr>
              <w:pStyle w:val="BodyText"/>
              <w:spacing w:after="0" w:line="220" w:lineRule="exact"/>
              <w:ind w:left="-108" w:right="-72"/>
              <w:jc w:val="center"/>
              <w:rPr>
                <w:rFonts w:cs="Times New Roman"/>
                <w:sz w:val="20"/>
                <w:lang w:val="en-GB"/>
              </w:rPr>
            </w:pPr>
          </w:p>
        </w:tc>
        <w:tc>
          <w:tcPr>
            <w:tcW w:w="1325" w:type="dxa"/>
          </w:tcPr>
          <w:p w14:paraId="1240FCB6"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increase in</w:t>
            </w:r>
          </w:p>
        </w:tc>
        <w:tc>
          <w:tcPr>
            <w:tcW w:w="236" w:type="dxa"/>
          </w:tcPr>
          <w:p w14:paraId="622B9DA5" w14:textId="77777777" w:rsidR="005F2E27" w:rsidRPr="00AB5DFA" w:rsidRDefault="005F2E27">
            <w:pPr>
              <w:pStyle w:val="BodyText"/>
              <w:spacing w:after="0" w:line="220" w:lineRule="exact"/>
              <w:ind w:left="-108" w:right="-72"/>
              <w:jc w:val="center"/>
              <w:rPr>
                <w:rFonts w:cs="Times New Roman"/>
                <w:sz w:val="20"/>
                <w:lang w:val="en-GB"/>
              </w:rPr>
            </w:pPr>
          </w:p>
        </w:tc>
        <w:tc>
          <w:tcPr>
            <w:tcW w:w="1360" w:type="dxa"/>
          </w:tcPr>
          <w:p w14:paraId="3E4BA061" w14:textId="77777777" w:rsidR="005F2E27" w:rsidRPr="00AB5DFA" w:rsidRDefault="005F2E27">
            <w:pPr>
              <w:pStyle w:val="BodyText"/>
              <w:spacing w:after="0" w:line="220" w:lineRule="exact"/>
              <w:ind w:left="-113" w:right="-72"/>
              <w:jc w:val="center"/>
              <w:rPr>
                <w:rFonts w:cs="Times New Roman"/>
                <w:sz w:val="20"/>
                <w:lang w:val="en-GB"/>
              </w:rPr>
            </w:pPr>
            <w:r w:rsidRPr="00AB5DFA">
              <w:rPr>
                <w:rFonts w:cs="Times New Roman"/>
                <w:sz w:val="20"/>
                <w:lang w:val="en-GB"/>
              </w:rPr>
              <w:t>that are</w:t>
            </w:r>
          </w:p>
        </w:tc>
        <w:tc>
          <w:tcPr>
            <w:tcW w:w="236" w:type="dxa"/>
          </w:tcPr>
          <w:p w14:paraId="7654701E" w14:textId="77777777" w:rsidR="005F2E27" w:rsidRPr="00AB5DFA" w:rsidRDefault="005F2E27">
            <w:pPr>
              <w:pStyle w:val="BodyText"/>
              <w:spacing w:after="0" w:line="220" w:lineRule="exact"/>
              <w:ind w:left="-113" w:right="-72"/>
              <w:jc w:val="center"/>
              <w:rPr>
                <w:rFonts w:cs="Times New Roman"/>
                <w:sz w:val="20"/>
                <w:lang w:val="en-GB"/>
              </w:rPr>
            </w:pPr>
          </w:p>
        </w:tc>
        <w:tc>
          <w:tcPr>
            <w:tcW w:w="1204" w:type="dxa"/>
          </w:tcPr>
          <w:p w14:paraId="205E28A9" w14:textId="77777777" w:rsidR="005F2E27" w:rsidRPr="00AB5DFA" w:rsidRDefault="005F2E27">
            <w:pPr>
              <w:pStyle w:val="BodyText"/>
              <w:spacing w:after="0" w:line="220" w:lineRule="exact"/>
              <w:ind w:left="-113" w:right="-72"/>
              <w:jc w:val="center"/>
              <w:rPr>
                <w:rFonts w:cs="Times New Roman"/>
                <w:sz w:val="20"/>
                <w:lang w:val="en-GB"/>
              </w:rPr>
            </w:pPr>
          </w:p>
        </w:tc>
      </w:tr>
      <w:tr w:rsidR="005F2E27" w:rsidRPr="00AB5DFA" w14:paraId="7E4C9A56" w14:textId="77777777">
        <w:trPr>
          <w:trHeight w:val="234"/>
          <w:tblHeader/>
        </w:trPr>
        <w:tc>
          <w:tcPr>
            <w:tcW w:w="3205" w:type="dxa"/>
          </w:tcPr>
          <w:p w14:paraId="634F078F" w14:textId="77777777" w:rsidR="005F2E27" w:rsidRPr="00AB5DFA" w:rsidRDefault="005F2E27">
            <w:pPr>
              <w:pStyle w:val="BodyText"/>
              <w:spacing w:after="0" w:line="220" w:lineRule="exact"/>
              <w:ind w:right="-45"/>
              <w:jc w:val="both"/>
              <w:rPr>
                <w:rFonts w:cs="Times New Roman"/>
                <w:b/>
                <w:bCs/>
                <w:i/>
                <w:iCs/>
                <w:sz w:val="20"/>
                <w:rtl/>
                <w:cs/>
                <w:lang w:val="en-GB"/>
              </w:rPr>
            </w:pPr>
          </w:p>
        </w:tc>
        <w:tc>
          <w:tcPr>
            <w:tcW w:w="1378" w:type="dxa"/>
          </w:tcPr>
          <w:p w14:paraId="69E1EF8F"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credit risk</w:t>
            </w:r>
          </w:p>
        </w:tc>
        <w:tc>
          <w:tcPr>
            <w:tcW w:w="236" w:type="dxa"/>
          </w:tcPr>
          <w:p w14:paraId="1BB02F65" w14:textId="77777777" w:rsidR="005F2E27" w:rsidRPr="00AB5DFA" w:rsidRDefault="005F2E27">
            <w:pPr>
              <w:pStyle w:val="BodyText"/>
              <w:spacing w:after="0" w:line="220" w:lineRule="exact"/>
              <w:ind w:left="-108" w:right="-72"/>
              <w:jc w:val="center"/>
              <w:rPr>
                <w:rFonts w:cs="Times New Roman"/>
                <w:sz w:val="20"/>
                <w:lang w:val="en-GB"/>
              </w:rPr>
            </w:pPr>
          </w:p>
        </w:tc>
        <w:tc>
          <w:tcPr>
            <w:tcW w:w="1325" w:type="dxa"/>
          </w:tcPr>
          <w:p w14:paraId="5117057D" w14:textId="77777777" w:rsidR="005F2E27" w:rsidRPr="00AB5DFA" w:rsidRDefault="005F2E27">
            <w:pPr>
              <w:pStyle w:val="BodyText"/>
              <w:spacing w:after="0" w:line="220" w:lineRule="exact"/>
              <w:ind w:left="-108" w:right="-72"/>
              <w:jc w:val="center"/>
              <w:rPr>
                <w:rFonts w:cs="Times New Roman"/>
                <w:sz w:val="20"/>
                <w:lang w:val="en-GB"/>
              </w:rPr>
            </w:pPr>
            <w:r w:rsidRPr="00AB5DFA">
              <w:rPr>
                <w:rFonts w:cs="Times New Roman"/>
                <w:sz w:val="20"/>
                <w:lang w:val="en-GB"/>
              </w:rPr>
              <w:t>credit risk</w:t>
            </w:r>
          </w:p>
        </w:tc>
        <w:tc>
          <w:tcPr>
            <w:tcW w:w="236" w:type="dxa"/>
          </w:tcPr>
          <w:p w14:paraId="7B3A7768" w14:textId="77777777" w:rsidR="005F2E27" w:rsidRPr="00AB5DFA" w:rsidRDefault="005F2E27">
            <w:pPr>
              <w:pStyle w:val="BodyText"/>
              <w:spacing w:after="0" w:line="220" w:lineRule="exact"/>
              <w:ind w:left="-108" w:right="-72"/>
              <w:jc w:val="center"/>
              <w:rPr>
                <w:rFonts w:cs="Times New Roman"/>
                <w:sz w:val="20"/>
                <w:lang w:val="en-GB"/>
              </w:rPr>
            </w:pPr>
          </w:p>
        </w:tc>
        <w:tc>
          <w:tcPr>
            <w:tcW w:w="1360" w:type="dxa"/>
          </w:tcPr>
          <w:p w14:paraId="0D03B94F" w14:textId="77777777" w:rsidR="005F2E27" w:rsidRPr="00AB5DFA" w:rsidRDefault="005F2E27">
            <w:pPr>
              <w:pStyle w:val="BodyText"/>
              <w:spacing w:after="0" w:line="220" w:lineRule="exact"/>
              <w:ind w:left="-113" w:right="-72"/>
              <w:jc w:val="center"/>
              <w:rPr>
                <w:rFonts w:cs="Times New Roman"/>
                <w:sz w:val="20"/>
                <w:lang w:val="en-GB"/>
              </w:rPr>
            </w:pPr>
            <w:r w:rsidRPr="00AB5DFA">
              <w:rPr>
                <w:rFonts w:cs="Times New Roman"/>
                <w:sz w:val="20"/>
                <w:lang w:val="en-GB"/>
              </w:rPr>
              <w:t>credit-impaired</w:t>
            </w:r>
          </w:p>
        </w:tc>
        <w:tc>
          <w:tcPr>
            <w:tcW w:w="236" w:type="dxa"/>
          </w:tcPr>
          <w:p w14:paraId="62E8CE29" w14:textId="77777777" w:rsidR="005F2E27" w:rsidRPr="00AB5DFA" w:rsidRDefault="005F2E27">
            <w:pPr>
              <w:pStyle w:val="BodyText"/>
              <w:spacing w:after="0" w:line="220" w:lineRule="exact"/>
              <w:ind w:left="-113" w:right="-72"/>
              <w:jc w:val="center"/>
              <w:rPr>
                <w:rFonts w:cs="Times New Roman"/>
                <w:sz w:val="20"/>
                <w:lang w:val="en-GB"/>
              </w:rPr>
            </w:pPr>
          </w:p>
        </w:tc>
        <w:tc>
          <w:tcPr>
            <w:tcW w:w="1204" w:type="dxa"/>
          </w:tcPr>
          <w:p w14:paraId="1839D928" w14:textId="77777777" w:rsidR="005F2E27" w:rsidRPr="00AB5DFA" w:rsidRDefault="005F2E27">
            <w:pPr>
              <w:pStyle w:val="BodyText"/>
              <w:spacing w:after="0" w:line="220" w:lineRule="exact"/>
              <w:ind w:left="-113" w:right="-72"/>
              <w:jc w:val="center"/>
              <w:rPr>
                <w:rFonts w:cs="Times New Roman"/>
                <w:sz w:val="20"/>
                <w:lang w:val="en-GB"/>
              </w:rPr>
            </w:pPr>
            <w:r w:rsidRPr="00AB5DFA">
              <w:rPr>
                <w:rFonts w:cs="Times New Roman"/>
                <w:sz w:val="20"/>
                <w:lang w:val="en-GB"/>
              </w:rPr>
              <w:t>Total</w:t>
            </w:r>
          </w:p>
        </w:tc>
      </w:tr>
      <w:tr w:rsidR="005F2E27" w:rsidRPr="00AB5DFA" w14:paraId="48B442F4" w14:textId="77777777">
        <w:trPr>
          <w:trHeight w:val="234"/>
          <w:tblHeader/>
        </w:trPr>
        <w:tc>
          <w:tcPr>
            <w:tcW w:w="3205" w:type="dxa"/>
          </w:tcPr>
          <w:p w14:paraId="5BC9C808" w14:textId="77777777" w:rsidR="005F2E27" w:rsidRPr="00AB5DFA" w:rsidRDefault="005F2E27">
            <w:pPr>
              <w:pStyle w:val="BodyText"/>
              <w:spacing w:after="0" w:line="220" w:lineRule="exact"/>
              <w:ind w:right="-45"/>
              <w:jc w:val="both"/>
              <w:rPr>
                <w:rFonts w:cs="Times New Roman"/>
                <w:sz w:val="20"/>
                <w:rtl/>
                <w:cs/>
                <w:lang w:val="en-GB"/>
              </w:rPr>
            </w:pPr>
          </w:p>
        </w:tc>
        <w:tc>
          <w:tcPr>
            <w:tcW w:w="5975" w:type="dxa"/>
            <w:gridSpan w:val="7"/>
          </w:tcPr>
          <w:p w14:paraId="670BBF3C" w14:textId="77777777" w:rsidR="005F2E27" w:rsidRPr="00AB5DFA" w:rsidRDefault="005F2E27">
            <w:pPr>
              <w:pStyle w:val="BodyText"/>
              <w:spacing w:after="0" w:line="220" w:lineRule="exact"/>
              <w:ind w:left="-113" w:right="-72"/>
              <w:jc w:val="center"/>
              <w:rPr>
                <w:rFonts w:cs="Times New Roman"/>
                <w:sz w:val="20"/>
                <w:lang w:val="en-GB"/>
              </w:rPr>
            </w:pPr>
            <w:r w:rsidRPr="00AB5DFA">
              <w:rPr>
                <w:rFonts w:cs="Times New Roman"/>
                <w:i/>
                <w:iCs/>
                <w:sz w:val="20"/>
                <w:lang w:val="en-GB"/>
              </w:rPr>
              <w:t>(in thousand Baht)</w:t>
            </w:r>
          </w:p>
        </w:tc>
      </w:tr>
      <w:tr w:rsidR="005F2E27" w:rsidRPr="000C4AFB" w14:paraId="14C2F5A6" w14:textId="77777777" w:rsidTr="00FA1F1E">
        <w:trPr>
          <w:trHeight w:val="234"/>
        </w:trPr>
        <w:tc>
          <w:tcPr>
            <w:tcW w:w="3205" w:type="dxa"/>
            <w:vAlign w:val="bottom"/>
          </w:tcPr>
          <w:p w14:paraId="46796288" w14:textId="77777777" w:rsidR="005F2E27" w:rsidRPr="00AB5DFA" w:rsidRDefault="005F2E27" w:rsidP="00FA1F1E">
            <w:pPr>
              <w:pStyle w:val="BodyText"/>
              <w:spacing w:after="0" w:line="220" w:lineRule="exact"/>
              <w:ind w:right="-45"/>
              <w:rPr>
                <w:rFonts w:cs="Times New Roman"/>
                <w:b/>
                <w:bCs/>
                <w:i/>
                <w:iCs/>
                <w:sz w:val="20"/>
                <w:lang w:val="en-GB"/>
              </w:rPr>
            </w:pPr>
            <w:r w:rsidRPr="00AB5DFA">
              <w:rPr>
                <w:rFonts w:cs="Times New Roman"/>
                <w:b/>
                <w:bCs/>
                <w:i/>
                <w:iCs/>
                <w:sz w:val="20"/>
                <w:lang w:val="en-GB"/>
              </w:rPr>
              <w:t>Investments in debt instruments</w:t>
            </w:r>
          </w:p>
        </w:tc>
        <w:tc>
          <w:tcPr>
            <w:tcW w:w="1378" w:type="dxa"/>
            <w:vAlign w:val="bottom"/>
          </w:tcPr>
          <w:p w14:paraId="39C5D7B8" w14:textId="77777777" w:rsidR="005F2E27" w:rsidRPr="000C4AFB" w:rsidRDefault="005F2E27" w:rsidP="00FA1F1E">
            <w:pPr>
              <w:tabs>
                <w:tab w:val="decimal" w:pos="1166"/>
              </w:tabs>
              <w:spacing w:line="220" w:lineRule="exact"/>
              <w:ind w:left="-93" w:right="-202"/>
              <w:rPr>
                <w:rFonts w:cs="Times New Roman"/>
                <w:sz w:val="20"/>
              </w:rPr>
            </w:pPr>
          </w:p>
        </w:tc>
        <w:tc>
          <w:tcPr>
            <w:tcW w:w="236" w:type="dxa"/>
            <w:vAlign w:val="bottom"/>
          </w:tcPr>
          <w:p w14:paraId="75F17F4A" w14:textId="77777777" w:rsidR="005F2E27" w:rsidRPr="000C4AFB" w:rsidRDefault="005F2E27" w:rsidP="00FA1F1E">
            <w:pPr>
              <w:spacing w:line="220" w:lineRule="exact"/>
              <w:rPr>
                <w:rFonts w:cs="Times New Roman"/>
                <w:sz w:val="20"/>
              </w:rPr>
            </w:pPr>
          </w:p>
        </w:tc>
        <w:tc>
          <w:tcPr>
            <w:tcW w:w="1325" w:type="dxa"/>
            <w:vAlign w:val="bottom"/>
          </w:tcPr>
          <w:p w14:paraId="4CAD24BB" w14:textId="77777777" w:rsidR="005F2E27" w:rsidRPr="000C4AFB" w:rsidRDefault="005F2E27" w:rsidP="00FA1F1E">
            <w:pPr>
              <w:tabs>
                <w:tab w:val="decimal" w:pos="1104"/>
              </w:tabs>
              <w:spacing w:line="220" w:lineRule="exact"/>
              <w:ind w:left="-88" w:right="-111"/>
              <w:rPr>
                <w:rFonts w:cs="Times New Roman"/>
                <w:sz w:val="20"/>
              </w:rPr>
            </w:pPr>
          </w:p>
        </w:tc>
        <w:tc>
          <w:tcPr>
            <w:tcW w:w="236" w:type="dxa"/>
            <w:vAlign w:val="bottom"/>
          </w:tcPr>
          <w:p w14:paraId="2966F4AC" w14:textId="77777777" w:rsidR="005F2E27" w:rsidRPr="000C4AFB" w:rsidRDefault="005F2E27" w:rsidP="00FA1F1E">
            <w:pPr>
              <w:spacing w:line="220" w:lineRule="exact"/>
              <w:rPr>
                <w:rFonts w:cs="Times New Roman"/>
                <w:sz w:val="20"/>
              </w:rPr>
            </w:pPr>
          </w:p>
        </w:tc>
        <w:tc>
          <w:tcPr>
            <w:tcW w:w="1360" w:type="dxa"/>
            <w:vAlign w:val="bottom"/>
          </w:tcPr>
          <w:p w14:paraId="6DC5430C" w14:textId="77777777" w:rsidR="005F2E27" w:rsidRPr="000C4AFB" w:rsidRDefault="005F2E27" w:rsidP="00FA1F1E">
            <w:pPr>
              <w:tabs>
                <w:tab w:val="decimal" w:pos="1056"/>
              </w:tabs>
              <w:spacing w:line="220" w:lineRule="exact"/>
              <w:ind w:left="-93" w:right="-150"/>
              <w:rPr>
                <w:rFonts w:cs="Times New Roman"/>
                <w:sz w:val="20"/>
              </w:rPr>
            </w:pPr>
          </w:p>
        </w:tc>
        <w:tc>
          <w:tcPr>
            <w:tcW w:w="236" w:type="dxa"/>
            <w:vAlign w:val="bottom"/>
          </w:tcPr>
          <w:p w14:paraId="43AA1806" w14:textId="77777777" w:rsidR="005F2E27" w:rsidRPr="000C4AFB" w:rsidRDefault="005F2E27" w:rsidP="00FA1F1E">
            <w:pPr>
              <w:tabs>
                <w:tab w:val="decimal" w:pos="1056"/>
              </w:tabs>
              <w:spacing w:line="220" w:lineRule="exact"/>
              <w:ind w:left="-93" w:right="-150"/>
              <w:rPr>
                <w:rFonts w:cs="Times New Roman"/>
                <w:sz w:val="20"/>
              </w:rPr>
            </w:pPr>
          </w:p>
        </w:tc>
        <w:tc>
          <w:tcPr>
            <w:tcW w:w="1204" w:type="dxa"/>
            <w:vAlign w:val="bottom"/>
          </w:tcPr>
          <w:p w14:paraId="6F6870F9" w14:textId="77777777" w:rsidR="005F2E27" w:rsidRPr="000C4AFB" w:rsidRDefault="005F2E27" w:rsidP="00FA1F1E">
            <w:pPr>
              <w:tabs>
                <w:tab w:val="decimal" w:pos="1056"/>
              </w:tabs>
              <w:spacing w:line="220" w:lineRule="exact"/>
              <w:ind w:left="-93" w:right="-150"/>
              <w:rPr>
                <w:rFonts w:cs="Times New Roman"/>
                <w:sz w:val="20"/>
              </w:rPr>
            </w:pPr>
          </w:p>
        </w:tc>
      </w:tr>
      <w:tr w:rsidR="005F1475" w:rsidRPr="000C4AFB" w14:paraId="2CD8A541" w14:textId="77777777" w:rsidTr="00FA1F1E">
        <w:trPr>
          <w:trHeight w:val="234"/>
        </w:trPr>
        <w:tc>
          <w:tcPr>
            <w:tcW w:w="3205" w:type="dxa"/>
            <w:vAlign w:val="bottom"/>
          </w:tcPr>
          <w:p w14:paraId="16569815" w14:textId="5F836651" w:rsidR="005F1475" w:rsidRPr="00AB5DFA" w:rsidRDefault="005F1475" w:rsidP="00FA1F1E">
            <w:pPr>
              <w:pStyle w:val="BodyText"/>
              <w:spacing w:after="0" w:line="220" w:lineRule="exact"/>
              <w:ind w:right="-45"/>
              <w:rPr>
                <w:rFonts w:cs="Times New Roman"/>
                <w:sz w:val="20"/>
                <w:lang w:val="en-GB"/>
              </w:rPr>
            </w:pPr>
            <w:r w:rsidRPr="00AB5DFA">
              <w:rPr>
                <w:rFonts w:cs="Times New Roman"/>
                <w:sz w:val="20"/>
                <w:lang w:val="en-GB"/>
              </w:rPr>
              <w:t>At 1 January 202</w:t>
            </w:r>
            <w:r>
              <w:rPr>
                <w:rFonts w:cs="Times New Roman"/>
                <w:sz w:val="20"/>
                <w:lang w:val="en-GB"/>
              </w:rPr>
              <w:t>4</w:t>
            </w:r>
          </w:p>
        </w:tc>
        <w:tc>
          <w:tcPr>
            <w:tcW w:w="1378" w:type="dxa"/>
            <w:vAlign w:val="bottom"/>
          </w:tcPr>
          <w:p w14:paraId="131508A4" w14:textId="64D8C0BD" w:rsidR="005F1475" w:rsidRPr="005F1475" w:rsidRDefault="005F1475" w:rsidP="00FA1F1E">
            <w:pPr>
              <w:tabs>
                <w:tab w:val="decimal" w:pos="1166"/>
              </w:tabs>
              <w:spacing w:line="220" w:lineRule="exact"/>
              <w:ind w:left="-93" w:right="-202"/>
              <w:rPr>
                <w:rFonts w:cs="Times New Roman"/>
                <w:sz w:val="20"/>
              </w:rPr>
            </w:pPr>
            <w:r w:rsidRPr="005F1475">
              <w:rPr>
                <w:rFonts w:cs="Times New Roman"/>
                <w:sz w:val="20"/>
              </w:rPr>
              <w:t>30</w:t>
            </w:r>
          </w:p>
        </w:tc>
        <w:tc>
          <w:tcPr>
            <w:tcW w:w="236" w:type="dxa"/>
            <w:vAlign w:val="bottom"/>
          </w:tcPr>
          <w:p w14:paraId="28F93919" w14:textId="77777777" w:rsidR="005F1475" w:rsidRPr="005F1475" w:rsidRDefault="005F1475" w:rsidP="00FA1F1E">
            <w:pPr>
              <w:spacing w:line="220" w:lineRule="exact"/>
              <w:rPr>
                <w:rFonts w:cs="Times New Roman"/>
                <w:sz w:val="20"/>
              </w:rPr>
            </w:pPr>
          </w:p>
        </w:tc>
        <w:tc>
          <w:tcPr>
            <w:tcW w:w="1325" w:type="dxa"/>
            <w:vAlign w:val="bottom"/>
          </w:tcPr>
          <w:p w14:paraId="7C102C6D" w14:textId="0CB097F7" w:rsidR="005F1475" w:rsidRPr="005F1475" w:rsidRDefault="005F1475" w:rsidP="00FA1F1E">
            <w:pPr>
              <w:tabs>
                <w:tab w:val="decimal" w:pos="1103"/>
              </w:tabs>
              <w:spacing w:line="220" w:lineRule="exact"/>
              <w:ind w:left="-93" w:right="-266"/>
              <w:rPr>
                <w:rFonts w:cs="Times New Roman"/>
                <w:sz w:val="20"/>
              </w:rPr>
            </w:pPr>
            <w:r w:rsidRPr="005F1475">
              <w:rPr>
                <w:rFonts w:cs="Times New Roman"/>
                <w:sz w:val="20"/>
              </w:rPr>
              <w:t>-</w:t>
            </w:r>
          </w:p>
        </w:tc>
        <w:tc>
          <w:tcPr>
            <w:tcW w:w="236" w:type="dxa"/>
            <w:vAlign w:val="bottom"/>
          </w:tcPr>
          <w:p w14:paraId="13854238" w14:textId="77777777" w:rsidR="005F1475" w:rsidRPr="005F1475" w:rsidRDefault="005F1475" w:rsidP="00FA1F1E">
            <w:pPr>
              <w:spacing w:line="220" w:lineRule="exact"/>
              <w:rPr>
                <w:rFonts w:cs="Times New Roman"/>
                <w:sz w:val="20"/>
              </w:rPr>
            </w:pPr>
          </w:p>
        </w:tc>
        <w:tc>
          <w:tcPr>
            <w:tcW w:w="1360" w:type="dxa"/>
            <w:vAlign w:val="bottom"/>
          </w:tcPr>
          <w:p w14:paraId="7A4A121E" w14:textId="5BEB92E0" w:rsidR="005F1475" w:rsidRPr="005F1475" w:rsidRDefault="005F1475" w:rsidP="00FA1F1E">
            <w:pPr>
              <w:pStyle w:val="acctfourfigures"/>
              <w:tabs>
                <w:tab w:val="clear" w:pos="765"/>
                <w:tab w:val="decimal" w:pos="1056"/>
              </w:tabs>
              <w:spacing w:line="220" w:lineRule="exact"/>
              <w:ind w:right="-150"/>
              <w:rPr>
                <w:rFonts w:cs="Times New Roman"/>
                <w:sz w:val="20"/>
              </w:rPr>
            </w:pPr>
            <w:r w:rsidRPr="005F1475">
              <w:rPr>
                <w:rFonts w:cs="Times New Roman"/>
                <w:sz w:val="20"/>
              </w:rPr>
              <w:t>18,745</w:t>
            </w:r>
          </w:p>
        </w:tc>
        <w:tc>
          <w:tcPr>
            <w:tcW w:w="236" w:type="dxa"/>
            <w:vAlign w:val="bottom"/>
          </w:tcPr>
          <w:p w14:paraId="06A5F673" w14:textId="77777777" w:rsidR="005F1475" w:rsidRPr="005F1475" w:rsidRDefault="005F1475" w:rsidP="00FA1F1E">
            <w:pPr>
              <w:tabs>
                <w:tab w:val="decimal" w:pos="1056"/>
              </w:tabs>
              <w:spacing w:line="220" w:lineRule="exact"/>
              <w:ind w:left="-93" w:right="-150"/>
              <w:rPr>
                <w:rFonts w:cs="Times New Roman"/>
                <w:sz w:val="20"/>
              </w:rPr>
            </w:pPr>
          </w:p>
        </w:tc>
        <w:tc>
          <w:tcPr>
            <w:tcW w:w="1204" w:type="dxa"/>
            <w:vAlign w:val="bottom"/>
          </w:tcPr>
          <w:p w14:paraId="27EC3C79" w14:textId="632C154E" w:rsidR="005F1475" w:rsidRPr="005F1475" w:rsidRDefault="005F1475" w:rsidP="00FA1F1E">
            <w:pPr>
              <w:pStyle w:val="acctfourfigures"/>
              <w:tabs>
                <w:tab w:val="clear" w:pos="765"/>
                <w:tab w:val="decimal" w:pos="1005"/>
              </w:tabs>
              <w:spacing w:line="220" w:lineRule="exact"/>
              <w:ind w:right="-150"/>
              <w:rPr>
                <w:rFonts w:cs="Times New Roman"/>
                <w:sz w:val="20"/>
              </w:rPr>
            </w:pPr>
            <w:r w:rsidRPr="005F1475">
              <w:rPr>
                <w:rFonts w:cs="Times New Roman"/>
                <w:sz w:val="20"/>
              </w:rPr>
              <w:t>18,775</w:t>
            </w:r>
          </w:p>
        </w:tc>
      </w:tr>
      <w:tr w:rsidR="005F1475" w:rsidRPr="00AB5DFA" w14:paraId="5D84DF00" w14:textId="77777777" w:rsidTr="00FA1F1E">
        <w:trPr>
          <w:trHeight w:val="234"/>
        </w:trPr>
        <w:tc>
          <w:tcPr>
            <w:tcW w:w="3205" w:type="dxa"/>
            <w:vAlign w:val="bottom"/>
          </w:tcPr>
          <w:p w14:paraId="64DC99AD" w14:textId="77777777" w:rsidR="005F1475" w:rsidRPr="00AB5DFA" w:rsidRDefault="005F1475" w:rsidP="00FA1F1E">
            <w:pPr>
              <w:pStyle w:val="BodyText"/>
              <w:spacing w:after="0" w:line="220" w:lineRule="exact"/>
              <w:ind w:right="-45"/>
              <w:rPr>
                <w:rFonts w:cs="Times New Roman"/>
                <w:sz w:val="20"/>
                <w:lang w:val="en-GB"/>
              </w:rPr>
            </w:pPr>
            <w:r w:rsidRPr="001A2D8A">
              <w:rPr>
                <w:rFonts w:cs="Times New Roman"/>
                <w:sz w:val="20"/>
                <w:lang w:val="en-GB"/>
              </w:rPr>
              <w:t xml:space="preserve">Purchased or acquired </w:t>
            </w:r>
          </w:p>
        </w:tc>
        <w:tc>
          <w:tcPr>
            <w:tcW w:w="1378" w:type="dxa"/>
            <w:vAlign w:val="bottom"/>
          </w:tcPr>
          <w:p w14:paraId="7E006892" w14:textId="54AB7A23" w:rsidR="005F1475" w:rsidRPr="00AB5DFA" w:rsidRDefault="005F1475" w:rsidP="00FA1F1E">
            <w:pPr>
              <w:tabs>
                <w:tab w:val="decimal" w:pos="1166"/>
              </w:tabs>
              <w:spacing w:line="220" w:lineRule="exact"/>
              <w:ind w:left="-93" w:right="-202"/>
              <w:rPr>
                <w:rFonts w:cs="Times New Roman"/>
                <w:sz w:val="20"/>
              </w:rPr>
            </w:pPr>
            <w:r w:rsidRPr="008D21AD">
              <w:rPr>
                <w:rFonts w:cs="Times New Roman"/>
                <w:sz w:val="20"/>
              </w:rPr>
              <w:t>20</w:t>
            </w:r>
          </w:p>
        </w:tc>
        <w:tc>
          <w:tcPr>
            <w:tcW w:w="236" w:type="dxa"/>
            <w:vAlign w:val="bottom"/>
          </w:tcPr>
          <w:p w14:paraId="70B8AA5D" w14:textId="77777777" w:rsidR="005F1475" w:rsidRPr="00AB5DFA" w:rsidRDefault="005F1475" w:rsidP="00FA1F1E">
            <w:pPr>
              <w:spacing w:line="220" w:lineRule="exact"/>
              <w:rPr>
                <w:rFonts w:cs="Times New Roman"/>
                <w:sz w:val="20"/>
              </w:rPr>
            </w:pPr>
          </w:p>
        </w:tc>
        <w:tc>
          <w:tcPr>
            <w:tcW w:w="1325" w:type="dxa"/>
            <w:vAlign w:val="bottom"/>
          </w:tcPr>
          <w:p w14:paraId="776C9F67" w14:textId="3A4737C4" w:rsidR="005F1475" w:rsidRPr="00AB5DFA" w:rsidRDefault="005F1475" w:rsidP="00FA1F1E">
            <w:pPr>
              <w:tabs>
                <w:tab w:val="decimal" w:pos="1103"/>
              </w:tabs>
              <w:spacing w:line="220" w:lineRule="exact"/>
              <w:ind w:left="-93" w:right="-266"/>
              <w:rPr>
                <w:rFonts w:cs="Times New Roman"/>
                <w:sz w:val="20"/>
              </w:rPr>
            </w:pPr>
            <w:r w:rsidRPr="000E3109">
              <w:rPr>
                <w:rFonts w:cs="Times New Roman"/>
                <w:sz w:val="20"/>
              </w:rPr>
              <w:t>-</w:t>
            </w:r>
          </w:p>
        </w:tc>
        <w:tc>
          <w:tcPr>
            <w:tcW w:w="236" w:type="dxa"/>
            <w:vAlign w:val="bottom"/>
          </w:tcPr>
          <w:p w14:paraId="1D2C28BB" w14:textId="77777777" w:rsidR="005F1475" w:rsidRPr="00AB5DFA" w:rsidRDefault="005F1475" w:rsidP="00FA1F1E">
            <w:pPr>
              <w:spacing w:line="220" w:lineRule="exact"/>
              <w:rPr>
                <w:rFonts w:cs="Times New Roman"/>
                <w:sz w:val="20"/>
              </w:rPr>
            </w:pPr>
          </w:p>
        </w:tc>
        <w:tc>
          <w:tcPr>
            <w:tcW w:w="1360" w:type="dxa"/>
            <w:vAlign w:val="bottom"/>
          </w:tcPr>
          <w:p w14:paraId="42236094" w14:textId="1CE1B5DA" w:rsidR="005F1475" w:rsidRPr="00AB5DFA" w:rsidRDefault="005F1475" w:rsidP="00FA1F1E">
            <w:pPr>
              <w:pStyle w:val="acctfourfigures"/>
              <w:tabs>
                <w:tab w:val="clear" w:pos="765"/>
                <w:tab w:val="decimal" w:pos="1056"/>
              </w:tabs>
              <w:spacing w:line="220" w:lineRule="exact"/>
              <w:ind w:left="-93" w:right="-150"/>
              <w:rPr>
                <w:rFonts w:cs="Times New Roman"/>
                <w:sz w:val="20"/>
              </w:rPr>
            </w:pPr>
            <w:r w:rsidRPr="000E3109">
              <w:rPr>
                <w:rFonts w:cs="Times New Roman"/>
                <w:sz w:val="20"/>
              </w:rPr>
              <w:t>-</w:t>
            </w:r>
          </w:p>
        </w:tc>
        <w:tc>
          <w:tcPr>
            <w:tcW w:w="236" w:type="dxa"/>
            <w:vAlign w:val="bottom"/>
          </w:tcPr>
          <w:p w14:paraId="623CF504" w14:textId="77777777" w:rsidR="005F1475" w:rsidRPr="00AB5DFA" w:rsidRDefault="005F1475" w:rsidP="00FA1F1E">
            <w:pPr>
              <w:tabs>
                <w:tab w:val="decimal" w:pos="1056"/>
              </w:tabs>
              <w:spacing w:line="220" w:lineRule="exact"/>
              <w:ind w:left="-93" w:right="-150"/>
              <w:rPr>
                <w:rFonts w:cs="Times New Roman"/>
                <w:sz w:val="20"/>
              </w:rPr>
            </w:pPr>
          </w:p>
        </w:tc>
        <w:tc>
          <w:tcPr>
            <w:tcW w:w="1204" w:type="dxa"/>
            <w:vAlign w:val="bottom"/>
          </w:tcPr>
          <w:p w14:paraId="57907FD4" w14:textId="1250F0F1" w:rsidR="005F1475" w:rsidRPr="00AB5DFA" w:rsidRDefault="005F1475" w:rsidP="00FA1F1E">
            <w:pPr>
              <w:pStyle w:val="acctfourfigures"/>
              <w:tabs>
                <w:tab w:val="clear" w:pos="765"/>
                <w:tab w:val="decimal" w:pos="1005"/>
              </w:tabs>
              <w:spacing w:line="220" w:lineRule="exact"/>
              <w:ind w:right="-150"/>
              <w:rPr>
                <w:rFonts w:cs="Times New Roman"/>
                <w:sz w:val="20"/>
              </w:rPr>
            </w:pPr>
            <w:r w:rsidRPr="008D21AD">
              <w:rPr>
                <w:rFonts w:cs="Times New Roman"/>
                <w:sz w:val="20"/>
              </w:rPr>
              <w:t>20</w:t>
            </w:r>
          </w:p>
        </w:tc>
      </w:tr>
      <w:tr w:rsidR="005F1475" w:rsidRPr="00AB5DFA" w14:paraId="23B4996B" w14:textId="77777777" w:rsidTr="00FA1F1E">
        <w:trPr>
          <w:trHeight w:val="234"/>
        </w:trPr>
        <w:tc>
          <w:tcPr>
            <w:tcW w:w="3205" w:type="dxa"/>
            <w:vAlign w:val="bottom"/>
          </w:tcPr>
          <w:p w14:paraId="4D6BEDEC" w14:textId="77777777" w:rsidR="005F1475" w:rsidRPr="00AB5DFA" w:rsidRDefault="005F1475" w:rsidP="00FA1F1E">
            <w:pPr>
              <w:pStyle w:val="BodyText"/>
              <w:spacing w:after="0" w:line="220" w:lineRule="exact"/>
              <w:ind w:right="-45"/>
              <w:rPr>
                <w:rFonts w:cs="Times New Roman"/>
                <w:sz w:val="20"/>
                <w:lang w:val="en-GB"/>
              </w:rPr>
            </w:pPr>
            <w:r w:rsidRPr="001A2D8A">
              <w:rPr>
                <w:rFonts w:cs="Times New Roman"/>
                <w:sz w:val="20"/>
                <w:lang w:val="en-GB"/>
              </w:rPr>
              <w:t xml:space="preserve">Derecognised </w:t>
            </w:r>
          </w:p>
        </w:tc>
        <w:tc>
          <w:tcPr>
            <w:tcW w:w="1378" w:type="dxa"/>
            <w:tcBorders>
              <w:bottom w:val="single" w:sz="4" w:space="0" w:color="auto"/>
            </w:tcBorders>
            <w:vAlign w:val="bottom"/>
          </w:tcPr>
          <w:p w14:paraId="4093584B" w14:textId="706EF9FA" w:rsidR="005F1475" w:rsidRPr="00AB5DFA" w:rsidRDefault="005F1475" w:rsidP="00FA1F1E">
            <w:pPr>
              <w:tabs>
                <w:tab w:val="decimal" w:pos="1166"/>
              </w:tabs>
              <w:spacing w:line="220" w:lineRule="exact"/>
              <w:ind w:left="-93" w:right="-202"/>
              <w:rPr>
                <w:rFonts w:cs="Times New Roman"/>
                <w:sz w:val="20"/>
              </w:rPr>
            </w:pPr>
            <w:r w:rsidRPr="008D21AD">
              <w:rPr>
                <w:rFonts w:cs="Times New Roman"/>
                <w:sz w:val="20"/>
              </w:rPr>
              <w:t>(29)</w:t>
            </w:r>
          </w:p>
        </w:tc>
        <w:tc>
          <w:tcPr>
            <w:tcW w:w="236" w:type="dxa"/>
            <w:vAlign w:val="bottom"/>
          </w:tcPr>
          <w:p w14:paraId="6FAEFBC0" w14:textId="77777777" w:rsidR="005F1475" w:rsidRPr="00AB5DFA" w:rsidRDefault="005F1475" w:rsidP="00FA1F1E">
            <w:pPr>
              <w:spacing w:line="220" w:lineRule="exact"/>
              <w:rPr>
                <w:rFonts w:cs="Times New Roman"/>
                <w:sz w:val="20"/>
              </w:rPr>
            </w:pPr>
          </w:p>
        </w:tc>
        <w:tc>
          <w:tcPr>
            <w:tcW w:w="1325" w:type="dxa"/>
            <w:tcBorders>
              <w:bottom w:val="single" w:sz="4" w:space="0" w:color="auto"/>
            </w:tcBorders>
            <w:vAlign w:val="bottom"/>
          </w:tcPr>
          <w:p w14:paraId="26FCF208" w14:textId="72743CFF" w:rsidR="005F1475" w:rsidRPr="00AB5DFA" w:rsidRDefault="005F1475" w:rsidP="00FA1F1E">
            <w:pPr>
              <w:tabs>
                <w:tab w:val="decimal" w:pos="1103"/>
              </w:tabs>
              <w:spacing w:line="220" w:lineRule="exact"/>
              <w:ind w:left="-93" w:right="-266"/>
              <w:rPr>
                <w:rFonts w:cs="Times New Roman"/>
                <w:sz w:val="20"/>
              </w:rPr>
            </w:pPr>
            <w:r w:rsidRPr="000E3109">
              <w:rPr>
                <w:rFonts w:cs="Times New Roman"/>
                <w:sz w:val="20"/>
              </w:rPr>
              <w:t>-</w:t>
            </w:r>
          </w:p>
        </w:tc>
        <w:tc>
          <w:tcPr>
            <w:tcW w:w="236" w:type="dxa"/>
            <w:vAlign w:val="bottom"/>
          </w:tcPr>
          <w:p w14:paraId="50DDEB5B" w14:textId="77777777" w:rsidR="005F1475" w:rsidRPr="00AB5DFA" w:rsidRDefault="005F1475" w:rsidP="00FA1F1E">
            <w:pPr>
              <w:spacing w:line="220" w:lineRule="exact"/>
              <w:rPr>
                <w:rFonts w:cs="Times New Roman"/>
                <w:sz w:val="20"/>
              </w:rPr>
            </w:pPr>
          </w:p>
        </w:tc>
        <w:tc>
          <w:tcPr>
            <w:tcW w:w="1360" w:type="dxa"/>
            <w:tcBorders>
              <w:bottom w:val="single" w:sz="4" w:space="0" w:color="auto"/>
            </w:tcBorders>
            <w:vAlign w:val="bottom"/>
          </w:tcPr>
          <w:p w14:paraId="6C9AE2B7" w14:textId="04F0EB2C" w:rsidR="005F1475" w:rsidRPr="00AB5DFA" w:rsidRDefault="005F1475" w:rsidP="00FA1F1E">
            <w:pPr>
              <w:pStyle w:val="acctfourfigures"/>
              <w:tabs>
                <w:tab w:val="clear" w:pos="765"/>
                <w:tab w:val="decimal" w:pos="1056"/>
              </w:tabs>
              <w:spacing w:line="220" w:lineRule="exact"/>
              <w:ind w:left="-93" w:right="-150"/>
              <w:rPr>
                <w:rFonts w:cs="Times New Roman"/>
                <w:sz w:val="20"/>
              </w:rPr>
            </w:pPr>
            <w:r w:rsidRPr="008D21AD">
              <w:rPr>
                <w:rFonts w:cs="Times New Roman"/>
                <w:sz w:val="20"/>
              </w:rPr>
              <w:t>(10,719)</w:t>
            </w:r>
          </w:p>
        </w:tc>
        <w:tc>
          <w:tcPr>
            <w:tcW w:w="236" w:type="dxa"/>
            <w:vAlign w:val="bottom"/>
          </w:tcPr>
          <w:p w14:paraId="0CF86C76" w14:textId="77777777" w:rsidR="005F1475" w:rsidRPr="00AB5DFA" w:rsidRDefault="005F1475" w:rsidP="00FA1F1E">
            <w:pPr>
              <w:tabs>
                <w:tab w:val="decimal" w:pos="1056"/>
              </w:tabs>
              <w:spacing w:line="220" w:lineRule="exact"/>
              <w:ind w:left="-93" w:right="-150"/>
              <w:rPr>
                <w:rFonts w:cs="Times New Roman"/>
                <w:sz w:val="20"/>
              </w:rPr>
            </w:pPr>
          </w:p>
        </w:tc>
        <w:tc>
          <w:tcPr>
            <w:tcW w:w="1204" w:type="dxa"/>
            <w:tcBorders>
              <w:bottom w:val="single" w:sz="4" w:space="0" w:color="auto"/>
            </w:tcBorders>
            <w:vAlign w:val="bottom"/>
          </w:tcPr>
          <w:p w14:paraId="3165A696" w14:textId="60ED4DEB" w:rsidR="005F1475" w:rsidRPr="00AB5DFA" w:rsidRDefault="005F1475" w:rsidP="00FA1F1E">
            <w:pPr>
              <w:pStyle w:val="acctfourfigures"/>
              <w:tabs>
                <w:tab w:val="clear" w:pos="765"/>
                <w:tab w:val="decimal" w:pos="1005"/>
              </w:tabs>
              <w:spacing w:line="220" w:lineRule="exact"/>
              <w:ind w:right="-150"/>
              <w:rPr>
                <w:rFonts w:cs="Times New Roman"/>
                <w:sz w:val="20"/>
              </w:rPr>
            </w:pPr>
            <w:r w:rsidRPr="008D21AD">
              <w:rPr>
                <w:rFonts w:cs="Times New Roman"/>
                <w:sz w:val="20"/>
              </w:rPr>
              <w:t>(</w:t>
            </w:r>
            <w:r>
              <w:rPr>
                <w:rFonts w:cs="Times New Roman"/>
                <w:sz w:val="20"/>
              </w:rPr>
              <w:t>10,748</w:t>
            </w:r>
            <w:r w:rsidRPr="008D21AD">
              <w:rPr>
                <w:rFonts w:cs="Times New Roman"/>
                <w:sz w:val="20"/>
              </w:rPr>
              <w:t>)</w:t>
            </w:r>
          </w:p>
        </w:tc>
      </w:tr>
      <w:tr w:rsidR="005F1475" w:rsidRPr="00C65ED8" w14:paraId="3E7BBDAF" w14:textId="77777777" w:rsidTr="0087315B">
        <w:trPr>
          <w:trHeight w:val="479"/>
        </w:trPr>
        <w:tc>
          <w:tcPr>
            <w:tcW w:w="3205" w:type="dxa"/>
            <w:vAlign w:val="bottom"/>
          </w:tcPr>
          <w:p w14:paraId="626E57F0" w14:textId="096AE378" w:rsidR="005F1475" w:rsidRPr="00AB5DFA" w:rsidRDefault="005F1475" w:rsidP="00FA1F1E">
            <w:pPr>
              <w:pStyle w:val="BodyText"/>
              <w:spacing w:after="0" w:line="220" w:lineRule="exact"/>
              <w:ind w:right="-45"/>
              <w:rPr>
                <w:rFonts w:cs="Times New Roman"/>
                <w:b/>
                <w:bCs/>
                <w:sz w:val="20"/>
                <w:lang w:val="en-GB"/>
              </w:rPr>
            </w:pPr>
            <w:r w:rsidRPr="00AB5DFA">
              <w:rPr>
                <w:rFonts w:cs="Times New Roman"/>
                <w:b/>
                <w:bCs/>
                <w:sz w:val="20"/>
                <w:lang w:val="en-GB"/>
              </w:rPr>
              <w:t>At 31 December 20</w:t>
            </w:r>
            <w:r>
              <w:rPr>
                <w:rFonts w:cs="Times New Roman"/>
                <w:b/>
                <w:bCs/>
                <w:sz w:val="20"/>
                <w:lang w:val="en-GB"/>
              </w:rPr>
              <w:t>24</w:t>
            </w:r>
            <w:r w:rsidRPr="00AB5DFA">
              <w:rPr>
                <w:rFonts w:cs="Times New Roman"/>
                <w:b/>
                <w:bCs/>
                <w:sz w:val="20"/>
                <w:lang w:val="en-GB"/>
              </w:rPr>
              <w:t xml:space="preserve"> and </w:t>
            </w:r>
          </w:p>
          <w:p w14:paraId="3E3089A0" w14:textId="2CC3E875" w:rsidR="005F1475" w:rsidRPr="00AB5DFA" w:rsidRDefault="005F1475" w:rsidP="00FA1F1E">
            <w:pPr>
              <w:pStyle w:val="BodyText"/>
              <w:spacing w:after="0" w:line="220" w:lineRule="exact"/>
              <w:ind w:left="254" w:right="-45" w:hanging="254"/>
              <w:rPr>
                <w:rFonts w:cs="Times New Roman"/>
                <w:b/>
                <w:bCs/>
                <w:sz w:val="20"/>
                <w:rtl/>
                <w:cs/>
                <w:lang w:val="en-GB"/>
              </w:rPr>
            </w:pPr>
            <w:r w:rsidRPr="00AB5DFA">
              <w:rPr>
                <w:rFonts w:cs="Times New Roman"/>
                <w:b/>
                <w:bCs/>
                <w:sz w:val="20"/>
                <w:lang w:val="en-GB"/>
              </w:rPr>
              <w:tab/>
              <w:t>1 January 202</w:t>
            </w:r>
            <w:r>
              <w:rPr>
                <w:rFonts w:cs="Times New Roman"/>
                <w:b/>
                <w:bCs/>
                <w:sz w:val="20"/>
                <w:lang w:val="en-GB"/>
              </w:rPr>
              <w:t>5</w:t>
            </w:r>
          </w:p>
        </w:tc>
        <w:tc>
          <w:tcPr>
            <w:tcW w:w="1378" w:type="dxa"/>
            <w:tcBorders>
              <w:top w:val="single" w:sz="4" w:space="0" w:color="auto"/>
            </w:tcBorders>
            <w:vAlign w:val="bottom"/>
          </w:tcPr>
          <w:p w14:paraId="671C8721" w14:textId="434CEC01" w:rsidR="005F1475" w:rsidRPr="00C65ED8" w:rsidRDefault="005F1475" w:rsidP="00FA1F1E">
            <w:pPr>
              <w:tabs>
                <w:tab w:val="decimal" w:pos="1166"/>
              </w:tabs>
              <w:spacing w:line="220" w:lineRule="exact"/>
              <w:ind w:left="-93" w:right="-202"/>
              <w:rPr>
                <w:rFonts w:cs="Times New Roman"/>
                <w:b/>
                <w:bCs/>
                <w:sz w:val="20"/>
              </w:rPr>
            </w:pPr>
            <w:r w:rsidRPr="008D21AD">
              <w:rPr>
                <w:rFonts w:cs="Times New Roman"/>
                <w:b/>
                <w:bCs/>
                <w:sz w:val="20"/>
              </w:rPr>
              <w:t>21</w:t>
            </w:r>
          </w:p>
        </w:tc>
        <w:tc>
          <w:tcPr>
            <w:tcW w:w="236" w:type="dxa"/>
            <w:vAlign w:val="bottom"/>
          </w:tcPr>
          <w:p w14:paraId="4C78EC2E" w14:textId="77777777" w:rsidR="005F1475" w:rsidRPr="00C65ED8" w:rsidRDefault="005F1475" w:rsidP="00FA1F1E">
            <w:pPr>
              <w:spacing w:line="220" w:lineRule="exact"/>
              <w:rPr>
                <w:rFonts w:cs="Times New Roman"/>
                <w:b/>
                <w:bCs/>
                <w:sz w:val="20"/>
              </w:rPr>
            </w:pPr>
          </w:p>
        </w:tc>
        <w:tc>
          <w:tcPr>
            <w:tcW w:w="1325" w:type="dxa"/>
            <w:tcBorders>
              <w:top w:val="single" w:sz="4" w:space="0" w:color="auto"/>
            </w:tcBorders>
            <w:vAlign w:val="bottom"/>
          </w:tcPr>
          <w:p w14:paraId="47DFA02A" w14:textId="7906B42F" w:rsidR="005F1475" w:rsidRPr="00C65ED8" w:rsidRDefault="005F1475" w:rsidP="00FA1F1E">
            <w:pPr>
              <w:tabs>
                <w:tab w:val="decimal" w:pos="1103"/>
              </w:tabs>
              <w:spacing w:line="220" w:lineRule="exact"/>
              <w:ind w:left="-93" w:right="-266"/>
              <w:rPr>
                <w:rFonts w:cs="Times New Roman"/>
                <w:b/>
                <w:bCs/>
                <w:sz w:val="20"/>
              </w:rPr>
            </w:pPr>
            <w:r w:rsidRPr="00B95516">
              <w:rPr>
                <w:rFonts w:cs="Times New Roman"/>
                <w:b/>
                <w:bCs/>
                <w:sz w:val="20"/>
              </w:rPr>
              <w:t>-</w:t>
            </w:r>
          </w:p>
        </w:tc>
        <w:tc>
          <w:tcPr>
            <w:tcW w:w="236" w:type="dxa"/>
            <w:vAlign w:val="bottom"/>
          </w:tcPr>
          <w:p w14:paraId="69105787" w14:textId="77777777" w:rsidR="005F1475" w:rsidRPr="00C65ED8" w:rsidRDefault="005F1475" w:rsidP="00FA1F1E">
            <w:pPr>
              <w:spacing w:line="220" w:lineRule="exact"/>
              <w:rPr>
                <w:rFonts w:cs="Times New Roman"/>
                <w:b/>
                <w:bCs/>
                <w:sz w:val="20"/>
              </w:rPr>
            </w:pPr>
          </w:p>
        </w:tc>
        <w:tc>
          <w:tcPr>
            <w:tcW w:w="1360" w:type="dxa"/>
            <w:tcBorders>
              <w:top w:val="single" w:sz="4" w:space="0" w:color="auto"/>
            </w:tcBorders>
            <w:vAlign w:val="bottom"/>
          </w:tcPr>
          <w:p w14:paraId="4E19468F" w14:textId="77777777" w:rsidR="005F1475" w:rsidRDefault="005F1475" w:rsidP="00FA1F1E">
            <w:pPr>
              <w:pStyle w:val="acctfourfigures"/>
              <w:tabs>
                <w:tab w:val="clear" w:pos="765"/>
                <w:tab w:val="decimal" w:pos="1056"/>
              </w:tabs>
              <w:spacing w:line="220" w:lineRule="exact"/>
              <w:ind w:left="-93" w:right="-150"/>
              <w:rPr>
                <w:rFonts w:cs="Times New Roman"/>
                <w:b/>
                <w:bCs/>
                <w:sz w:val="20"/>
              </w:rPr>
            </w:pPr>
          </w:p>
          <w:p w14:paraId="58EF039B" w14:textId="2450E2CB" w:rsidR="005F1475" w:rsidRPr="00C65ED8" w:rsidRDefault="005F1475" w:rsidP="00FA1F1E">
            <w:pPr>
              <w:pStyle w:val="acctfourfigures"/>
              <w:tabs>
                <w:tab w:val="clear" w:pos="765"/>
                <w:tab w:val="decimal" w:pos="1056"/>
              </w:tabs>
              <w:spacing w:line="220" w:lineRule="exact"/>
              <w:ind w:left="-93" w:right="-150"/>
              <w:rPr>
                <w:rFonts w:cs="Times New Roman"/>
                <w:b/>
                <w:bCs/>
                <w:sz w:val="20"/>
              </w:rPr>
            </w:pPr>
            <w:r w:rsidRPr="008D21AD">
              <w:rPr>
                <w:rFonts w:cs="Times New Roman"/>
                <w:b/>
                <w:bCs/>
                <w:sz w:val="20"/>
              </w:rPr>
              <w:t>8,026</w:t>
            </w:r>
          </w:p>
        </w:tc>
        <w:tc>
          <w:tcPr>
            <w:tcW w:w="236" w:type="dxa"/>
            <w:vAlign w:val="bottom"/>
          </w:tcPr>
          <w:p w14:paraId="646A2EF8" w14:textId="77777777" w:rsidR="005F1475" w:rsidRPr="00C65ED8" w:rsidRDefault="005F1475" w:rsidP="00FA1F1E">
            <w:pPr>
              <w:tabs>
                <w:tab w:val="decimal" w:pos="1056"/>
              </w:tabs>
              <w:spacing w:line="220" w:lineRule="exact"/>
              <w:ind w:left="-93" w:right="-150"/>
              <w:rPr>
                <w:rFonts w:cs="Times New Roman"/>
                <w:b/>
                <w:bCs/>
                <w:sz w:val="20"/>
              </w:rPr>
            </w:pPr>
          </w:p>
        </w:tc>
        <w:tc>
          <w:tcPr>
            <w:tcW w:w="1204" w:type="dxa"/>
            <w:tcBorders>
              <w:top w:val="single" w:sz="4" w:space="0" w:color="auto"/>
            </w:tcBorders>
            <w:vAlign w:val="bottom"/>
          </w:tcPr>
          <w:p w14:paraId="766C9421" w14:textId="2C6E737A" w:rsidR="005F1475" w:rsidRPr="00C65ED8" w:rsidRDefault="005F1475" w:rsidP="00FA1F1E">
            <w:pPr>
              <w:pStyle w:val="acctfourfigures"/>
              <w:tabs>
                <w:tab w:val="clear" w:pos="765"/>
                <w:tab w:val="decimal" w:pos="1005"/>
              </w:tabs>
              <w:spacing w:line="220" w:lineRule="exact"/>
              <w:ind w:right="-150"/>
              <w:rPr>
                <w:rFonts w:cs="Times New Roman"/>
                <w:b/>
                <w:bCs/>
                <w:sz w:val="20"/>
              </w:rPr>
            </w:pPr>
            <w:r w:rsidRPr="008D21AD">
              <w:rPr>
                <w:rFonts w:cs="Times New Roman"/>
                <w:b/>
                <w:bCs/>
                <w:sz w:val="20"/>
              </w:rPr>
              <w:t>8,047</w:t>
            </w:r>
          </w:p>
        </w:tc>
      </w:tr>
      <w:tr w:rsidR="00376243" w:rsidRPr="00C65ED8" w14:paraId="149468AE" w14:textId="77777777" w:rsidTr="00230CC9">
        <w:trPr>
          <w:trHeight w:val="230"/>
        </w:trPr>
        <w:tc>
          <w:tcPr>
            <w:tcW w:w="3205" w:type="dxa"/>
            <w:vAlign w:val="bottom"/>
          </w:tcPr>
          <w:p w14:paraId="676F1497" w14:textId="443BA920" w:rsidR="00376243" w:rsidRPr="00AB5DFA" w:rsidRDefault="00376243" w:rsidP="00376243">
            <w:pPr>
              <w:pStyle w:val="BodyText"/>
              <w:spacing w:after="0" w:line="220" w:lineRule="exact"/>
              <w:ind w:right="-45"/>
              <w:rPr>
                <w:rFonts w:cs="Times New Roman"/>
                <w:b/>
                <w:bCs/>
                <w:sz w:val="20"/>
                <w:lang w:val="en-GB"/>
              </w:rPr>
            </w:pPr>
            <w:r w:rsidRPr="001A2D8A">
              <w:rPr>
                <w:rFonts w:cs="Times New Roman"/>
                <w:sz w:val="20"/>
                <w:lang w:val="en-GB"/>
              </w:rPr>
              <w:t>Change from remeasurement of</w:t>
            </w:r>
            <w:r>
              <w:rPr>
                <w:rFonts w:cs="Times New Roman"/>
                <w:sz w:val="20"/>
                <w:lang w:val="en-GB"/>
              </w:rPr>
              <w:t xml:space="preserve"> </w:t>
            </w:r>
            <w:r w:rsidRPr="001A2D8A">
              <w:rPr>
                <w:rFonts w:cs="Times New Roman"/>
                <w:sz w:val="20"/>
                <w:lang w:val="en-GB"/>
              </w:rPr>
              <w:t xml:space="preserve">ECL </w:t>
            </w:r>
          </w:p>
        </w:tc>
        <w:tc>
          <w:tcPr>
            <w:tcW w:w="1378" w:type="dxa"/>
            <w:vAlign w:val="bottom"/>
          </w:tcPr>
          <w:p w14:paraId="2B75DD1E" w14:textId="784BC385" w:rsidR="00376243" w:rsidRPr="00AA6956" w:rsidRDefault="00376243" w:rsidP="00AA6956">
            <w:pPr>
              <w:tabs>
                <w:tab w:val="decimal" w:pos="1166"/>
              </w:tabs>
              <w:spacing w:line="220" w:lineRule="exact"/>
              <w:ind w:right="-202"/>
              <w:rPr>
                <w:rFonts w:cs="Times New Roman"/>
                <w:sz w:val="20"/>
              </w:rPr>
            </w:pPr>
            <w:r w:rsidRPr="00AA6956">
              <w:rPr>
                <w:rFonts w:cs="Times New Roman"/>
                <w:sz w:val="20"/>
              </w:rPr>
              <w:t>(3)</w:t>
            </w:r>
          </w:p>
        </w:tc>
        <w:tc>
          <w:tcPr>
            <w:tcW w:w="236" w:type="dxa"/>
            <w:vAlign w:val="bottom"/>
          </w:tcPr>
          <w:p w14:paraId="63B08FD4" w14:textId="77777777" w:rsidR="00376243" w:rsidRPr="00AA6956" w:rsidRDefault="00376243" w:rsidP="00376243">
            <w:pPr>
              <w:spacing w:line="220" w:lineRule="exact"/>
              <w:rPr>
                <w:rFonts w:cs="Times New Roman"/>
                <w:sz w:val="20"/>
              </w:rPr>
            </w:pPr>
          </w:p>
        </w:tc>
        <w:tc>
          <w:tcPr>
            <w:tcW w:w="1325" w:type="dxa"/>
            <w:vAlign w:val="bottom"/>
          </w:tcPr>
          <w:p w14:paraId="078AA03F" w14:textId="4E1F0361" w:rsidR="00376243" w:rsidRPr="00AA6956" w:rsidRDefault="00376243" w:rsidP="00376243">
            <w:pPr>
              <w:tabs>
                <w:tab w:val="decimal" w:pos="1103"/>
              </w:tabs>
              <w:spacing w:line="220" w:lineRule="exact"/>
              <w:ind w:left="-93" w:right="-266"/>
              <w:rPr>
                <w:rFonts w:cstheme="minorBidi"/>
                <w:sz w:val="20"/>
                <w:szCs w:val="25"/>
                <w:lang w:bidi="th-TH"/>
              </w:rPr>
            </w:pPr>
            <w:r>
              <w:rPr>
                <w:rFonts w:cstheme="minorBidi" w:hint="cs"/>
                <w:sz w:val="20"/>
                <w:szCs w:val="25"/>
                <w:cs/>
                <w:lang w:bidi="th-TH"/>
              </w:rPr>
              <w:t xml:space="preserve"> -</w:t>
            </w:r>
          </w:p>
        </w:tc>
        <w:tc>
          <w:tcPr>
            <w:tcW w:w="236" w:type="dxa"/>
            <w:vAlign w:val="bottom"/>
          </w:tcPr>
          <w:p w14:paraId="6C323766" w14:textId="77777777" w:rsidR="00376243" w:rsidRPr="00AA6956" w:rsidRDefault="00376243" w:rsidP="00376243">
            <w:pPr>
              <w:spacing w:line="220" w:lineRule="exact"/>
              <w:rPr>
                <w:rFonts w:cs="Times New Roman"/>
                <w:sz w:val="20"/>
              </w:rPr>
            </w:pPr>
          </w:p>
        </w:tc>
        <w:tc>
          <w:tcPr>
            <w:tcW w:w="1360" w:type="dxa"/>
            <w:vAlign w:val="bottom"/>
          </w:tcPr>
          <w:p w14:paraId="5D842BD4" w14:textId="71AF652C" w:rsidR="00376243" w:rsidRPr="00AA6956" w:rsidRDefault="00376243" w:rsidP="00376243">
            <w:pPr>
              <w:pStyle w:val="acctfourfigures"/>
              <w:tabs>
                <w:tab w:val="clear" w:pos="765"/>
                <w:tab w:val="decimal" w:pos="1056"/>
              </w:tabs>
              <w:spacing w:line="220" w:lineRule="exact"/>
              <w:ind w:left="-93" w:right="-150"/>
              <w:rPr>
                <w:rFonts w:cs="Times New Roman"/>
                <w:sz w:val="20"/>
              </w:rPr>
            </w:pPr>
            <w:r>
              <w:rPr>
                <w:rFonts w:cstheme="minorBidi" w:hint="cs"/>
                <w:sz w:val="20"/>
                <w:szCs w:val="25"/>
                <w:cs/>
                <w:lang w:bidi="th-TH"/>
              </w:rPr>
              <w:t xml:space="preserve"> </w:t>
            </w:r>
            <w:r w:rsidRPr="00376243">
              <w:rPr>
                <w:rFonts w:cs="Times New Roman"/>
                <w:sz w:val="20"/>
              </w:rPr>
              <w:t>45</w:t>
            </w:r>
          </w:p>
        </w:tc>
        <w:tc>
          <w:tcPr>
            <w:tcW w:w="236" w:type="dxa"/>
            <w:vAlign w:val="bottom"/>
          </w:tcPr>
          <w:p w14:paraId="329253E2" w14:textId="77777777" w:rsidR="00376243" w:rsidRPr="00AA6956" w:rsidRDefault="00376243" w:rsidP="00376243">
            <w:pPr>
              <w:tabs>
                <w:tab w:val="decimal" w:pos="1056"/>
              </w:tabs>
              <w:spacing w:line="220" w:lineRule="exact"/>
              <w:ind w:left="-93" w:right="-150"/>
              <w:rPr>
                <w:rFonts w:cs="Times New Roman"/>
                <w:sz w:val="20"/>
              </w:rPr>
            </w:pPr>
          </w:p>
        </w:tc>
        <w:tc>
          <w:tcPr>
            <w:tcW w:w="1204" w:type="dxa"/>
            <w:vAlign w:val="bottom"/>
          </w:tcPr>
          <w:p w14:paraId="32A8E636" w14:textId="673E09BA" w:rsidR="00376243" w:rsidRPr="00AA6956" w:rsidRDefault="00376243" w:rsidP="00376243">
            <w:pPr>
              <w:pStyle w:val="acctfourfigures"/>
              <w:tabs>
                <w:tab w:val="clear" w:pos="765"/>
                <w:tab w:val="decimal" w:pos="1005"/>
              </w:tabs>
              <w:spacing w:line="220" w:lineRule="exact"/>
              <w:ind w:right="-150"/>
              <w:rPr>
                <w:rFonts w:cs="Times New Roman"/>
                <w:sz w:val="20"/>
              </w:rPr>
            </w:pPr>
            <w:r w:rsidRPr="00376243">
              <w:rPr>
                <w:rFonts w:cs="Times New Roman"/>
                <w:sz w:val="20"/>
              </w:rPr>
              <w:t>42</w:t>
            </w:r>
          </w:p>
        </w:tc>
      </w:tr>
      <w:tr w:rsidR="00376243" w:rsidRPr="00FB0280" w14:paraId="3AFD3D43" w14:textId="77777777" w:rsidTr="00FA1F1E">
        <w:trPr>
          <w:trHeight w:val="234"/>
        </w:trPr>
        <w:tc>
          <w:tcPr>
            <w:tcW w:w="3205" w:type="dxa"/>
            <w:vAlign w:val="bottom"/>
          </w:tcPr>
          <w:p w14:paraId="19F4F065" w14:textId="77777777" w:rsidR="00376243" w:rsidRPr="00AB5DFA" w:rsidRDefault="00376243" w:rsidP="00376243">
            <w:pPr>
              <w:pStyle w:val="BodyText"/>
              <w:spacing w:after="0" w:line="220" w:lineRule="exact"/>
              <w:ind w:right="-45"/>
              <w:rPr>
                <w:rFonts w:cs="Times New Roman"/>
                <w:b/>
                <w:bCs/>
                <w:i/>
                <w:iCs/>
                <w:sz w:val="20"/>
                <w:lang w:val="en-GB"/>
              </w:rPr>
            </w:pPr>
            <w:r w:rsidRPr="00AB5DFA">
              <w:rPr>
                <w:rFonts w:cs="Times New Roman"/>
                <w:sz w:val="20"/>
                <w:lang w:val="en-GB"/>
              </w:rPr>
              <w:t xml:space="preserve">Purchased or acquired </w:t>
            </w:r>
          </w:p>
        </w:tc>
        <w:tc>
          <w:tcPr>
            <w:tcW w:w="1378" w:type="dxa"/>
            <w:vAlign w:val="bottom"/>
          </w:tcPr>
          <w:p w14:paraId="64B71B12" w14:textId="507DC0CB" w:rsidR="00376243" w:rsidRPr="00376243" w:rsidRDefault="00376243" w:rsidP="00376243">
            <w:pPr>
              <w:tabs>
                <w:tab w:val="decimal" w:pos="1166"/>
              </w:tabs>
              <w:spacing w:line="220" w:lineRule="exact"/>
              <w:ind w:left="-93" w:right="-202"/>
              <w:rPr>
                <w:rFonts w:cs="Times New Roman"/>
                <w:sz w:val="20"/>
              </w:rPr>
            </w:pPr>
            <w:r w:rsidRPr="00376243">
              <w:rPr>
                <w:rFonts w:cs="Times New Roman"/>
                <w:sz w:val="20"/>
              </w:rPr>
              <w:t>24</w:t>
            </w:r>
          </w:p>
        </w:tc>
        <w:tc>
          <w:tcPr>
            <w:tcW w:w="236" w:type="dxa"/>
            <w:vAlign w:val="bottom"/>
          </w:tcPr>
          <w:p w14:paraId="5F966D36" w14:textId="77777777" w:rsidR="00376243" w:rsidRPr="00376243" w:rsidRDefault="00376243" w:rsidP="00376243">
            <w:pPr>
              <w:spacing w:line="220" w:lineRule="exact"/>
              <w:rPr>
                <w:rFonts w:cs="Times New Roman"/>
                <w:sz w:val="20"/>
              </w:rPr>
            </w:pPr>
          </w:p>
        </w:tc>
        <w:tc>
          <w:tcPr>
            <w:tcW w:w="1325" w:type="dxa"/>
            <w:vAlign w:val="bottom"/>
          </w:tcPr>
          <w:p w14:paraId="28E88B22" w14:textId="035A05E4" w:rsidR="00376243" w:rsidRPr="00376243" w:rsidRDefault="00376243" w:rsidP="00376243">
            <w:pPr>
              <w:tabs>
                <w:tab w:val="decimal" w:pos="1103"/>
              </w:tabs>
              <w:spacing w:line="220" w:lineRule="exact"/>
              <w:ind w:left="-93" w:right="-266"/>
              <w:rPr>
                <w:rFonts w:cs="Times New Roman"/>
                <w:sz w:val="20"/>
              </w:rPr>
            </w:pPr>
            <w:r>
              <w:rPr>
                <w:rFonts w:cstheme="minorBidi" w:hint="cs"/>
                <w:sz w:val="20"/>
                <w:szCs w:val="25"/>
                <w:cs/>
                <w:lang w:bidi="th-TH"/>
              </w:rPr>
              <w:t>-</w:t>
            </w:r>
          </w:p>
        </w:tc>
        <w:tc>
          <w:tcPr>
            <w:tcW w:w="236" w:type="dxa"/>
            <w:vAlign w:val="bottom"/>
          </w:tcPr>
          <w:p w14:paraId="7C2E5B02" w14:textId="77777777" w:rsidR="00376243" w:rsidRPr="00376243" w:rsidRDefault="00376243" w:rsidP="00376243">
            <w:pPr>
              <w:spacing w:line="220" w:lineRule="exact"/>
              <w:rPr>
                <w:rFonts w:cs="Times New Roman"/>
                <w:sz w:val="20"/>
              </w:rPr>
            </w:pPr>
          </w:p>
        </w:tc>
        <w:tc>
          <w:tcPr>
            <w:tcW w:w="1360" w:type="dxa"/>
            <w:vAlign w:val="bottom"/>
          </w:tcPr>
          <w:p w14:paraId="19665CC1" w14:textId="2FA09CA6" w:rsidR="00376243" w:rsidRPr="00376243" w:rsidRDefault="00376243" w:rsidP="00376243">
            <w:pPr>
              <w:tabs>
                <w:tab w:val="decimal" w:pos="1056"/>
              </w:tabs>
              <w:spacing w:line="220" w:lineRule="exact"/>
              <w:ind w:left="-93" w:right="-150"/>
              <w:rPr>
                <w:rFonts w:cs="Times New Roman"/>
                <w:sz w:val="20"/>
              </w:rPr>
            </w:pPr>
            <w:r>
              <w:rPr>
                <w:rFonts w:cstheme="minorBidi" w:hint="cs"/>
                <w:sz w:val="20"/>
                <w:szCs w:val="25"/>
                <w:cs/>
                <w:lang w:bidi="th-TH"/>
              </w:rPr>
              <w:t>-</w:t>
            </w:r>
          </w:p>
        </w:tc>
        <w:tc>
          <w:tcPr>
            <w:tcW w:w="236" w:type="dxa"/>
            <w:vAlign w:val="bottom"/>
          </w:tcPr>
          <w:p w14:paraId="070129DD" w14:textId="77777777" w:rsidR="00376243" w:rsidRPr="00376243" w:rsidRDefault="00376243" w:rsidP="00376243">
            <w:pPr>
              <w:tabs>
                <w:tab w:val="decimal" w:pos="1056"/>
              </w:tabs>
              <w:spacing w:line="220" w:lineRule="exact"/>
              <w:ind w:left="-93" w:right="-150"/>
              <w:rPr>
                <w:rFonts w:cs="Times New Roman"/>
                <w:sz w:val="20"/>
              </w:rPr>
            </w:pPr>
          </w:p>
        </w:tc>
        <w:tc>
          <w:tcPr>
            <w:tcW w:w="1204" w:type="dxa"/>
            <w:vAlign w:val="bottom"/>
          </w:tcPr>
          <w:p w14:paraId="52AFBD47" w14:textId="3FA65536" w:rsidR="00376243" w:rsidRPr="00376243" w:rsidRDefault="00376243" w:rsidP="00376243">
            <w:pPr>
              <w:pStyle w:val="acctfourfigures"/>
              <w:tabs>
                <w:tab w:val="clear" w:pos="765"/>
                <w:tab w:val="decimal" w:pos="1005"/>
              </w:tabs>
              <w:spacing w:line="220" w:lineRule="exact"/>
              <w:ind w:right="-150"/>
              <w:rPr>
                <w:rFonts w:cs="Times New Roman"/>
                <w:sz w:val="20"/>
              </w:rPr>
            </w:pPr>
            <w:r w:rsidRPr="00376243">
              <w:rPr>
                <w:rFonts w:cs="Times New Roman"/>
                <w:sz w:val="20"/>
              </w:rPr>
              <w:t>24</w:t>
            </w:r>
          </w:p>
        </w:tc>
      </w:tr>
      <w:tr w:rsidR="00376243" w:rsidRPr="00FB0280" w14:paraId="4C715918" w14:textId="77777777" w:rsidTr="00FA1F1E">
        <w:trPr>
          <w:trHeight w:val="259"/>
        </w:trPr>
        <w:tc>
          <w:tcPr>
            <w:tcW w:w="3205" w:type="dxa"/>
            <w:vAlign w:val="bottom"/>
          </w:tcPr>
          <w:p w14:paraId="2023FF78" w14:textId="77777777" w:rsidR="00376243" w:rsidRPr="00AB5DFA" w:rsidRDefault="00376243" w:rsidP="00376243">
            <w:pPr>
              <w:pStyle w:val="BodyText"/>
              <w:spacing w:after="0" w:line="240" w:lineRule="exact"/>
              <w:ind w:right="-45"/>
              <w:rPr>
                <w:rFonts w:cs="Times New Roman"/>
                <w:b/>
                <w:bCs/>
                <w:i/>
                <w:iCs/>
                <w:sz w:val="20"/>
                <w:lang w:val="en-GB"/>
              </w:rPr>
            </w:pPr>
            <w:r w:rsidRPr="00AB5DFA">
              <w:rPr>
                <w:rFonts w:cs="Times New Roman"/>
                <w:sz w:val="20"/>
                <w:lang w:val="en-GB"/>
              </w:rPr>
              <w:t xml:space="preserve">Derecognised </w:t>
            </w:r>
          </w:p>
        </w:tc>
        <w:tc>
          <w:tcPr>
            <w:tcW w:w="1378" w:type="dxa"/>
            <w:tcBorders>
              <w:bottom w:val="single" w:sz="4" w:space="0" w:color="auto"/>
            </w:tcBorders>
            <w:vAlign w:val="bottom"/>
          </w:tcPr>
          <w:p w14:paraId="200C670D" w14:textId="24AD65AB" w:rsidR="00376243" w:rsidRPr="00376243" w:rsidRDefault="00376243" w:rsidP="00376243">
            <w:pPr>
              <w:tabs>
                <w:tab w:val="decimal" w:pos="1166"/>
              </w:tabs>
              <w:spacing w:line="220" w:lineRule="exact"/>
              <w:ind w:left="-93" w:right="-202"/>
              <w:rPr>
                <w:rFonts w:cs="Times New Roman"/>
                <w:sz w:val="20"/>
              </w:rPr>
            </w:pPr>
            <w:r w:rsidRPr="00376243">
              <w:rPr>
                <w:rFonts w:cs="Times New Roman"/>
                <w:sz w:val="20"/>
              </w:rPr>
              <w:t>(15)</w:t>
            </w:r>
          </w:p>
        </w:tc>
        <w:tc>
          <w:tcPr>
            <w:tcW w:w="236" w:type="dxa"/>
            <w:vAlign w:val="bottom"/>
          </w:tcPr>
          <w:p w14:paraId="16DA2A01" w14:textId="77777777" w:rsidR="00376243" w:rsidRPr="00376243" w:rsidRDefault="00376243" w:rsidP="00376243">
            <w:pPr>
              <w:spacing w:line="240" w:lineRule="exact"/>
              <w:rPr>
                <w:rFonts w:cs="Times New Roman"/>
                <w:sz w:val="20"/>
              </w:rPr>
            </w:pPr>
          </w:p>
        </w:tc>
        <w:tc>
          <w:tcPr>
            <w:tcW w:w="1325" w:type="dxa"/>
            <w:tcBorders>
              <w:bottom w:val="single" w:sz="4" w:space="0" w:color="auto"/>
            </w:tcBorders>
            <w:vAlign w:val="bottom"/>
          </w:tcPr>
          <w:p w14:paraId="4A8A1864" w14:textId="7862CD88" w:rsidR="00376243" w:rsidRPr="00376243" w:rsidRDefault="00376243" w:rsidP="00376243">
            <w:pPr>
              <w:tabs>
                <w:tab w:val="decimal" w:pos="1103"/>
              </w:tabs>
              <w:spacing w:line="220" w:lineRule="exact"/>
              <w:ind w:left="-93" w:right="-266"/>
              <w:rPr>
                <w:rFonts w:cs="Times New Roman"/>
                <w:sz w:val="20"/>
              </w:rPr>
            </w:pPr>
            <w:r>
              <w:rPr>
                <w:rFonts w:cstheme="minorBidi" w:hint="cs"/>
                <w:sz w:val="20"/>
                <w:szCs w:val="25"/>
                <w:cs/>
                <w:lang w:bidi="th-TH"/>
              </w:rPr>
              <w:t>-</w:t>
            </w:r>
          </w:p>
        </w:tc>
        <w:tc>
          <w:tcPr>
            <w:tcW w:w="236" w:type="dxa"/>
            <w:vAlign w:val="bottom"/>
          </w:tcPr>
          <w:p w14:paraId="2ED69EBA" w14:textId="77777777" w:rsidR="00376243" w:rsidRPr="00376243" w:rsidRDefault="00376243" w:rsidP="00376243">
            <w:pPr>
              <w:spacing w:line="240" w:lineRule="exact"/>
              <w:rPr>
                <w:rFonts w:cs="Times New Roman"/>
                <w:sz w:val="20"/>
              </w:rPr>
            </w:pPr>
          </w:p>
        </w:tc>
        <w:tc>
          <w:tcPr>
            <w:tcW w:w="1360" w:type="dxa"/>
            <w:tcBorders>
              <w:bottom w:val="single" w:sz="4" w:space="0" w:color="auto"/>
            </w:tcBorders>
            <w:vAlign w:val="bottom"/>
          </w:tcPr>
          <w:p w14:paraId="7A941CB5" w14:textId="5B884697" w:rsidR="00376243" w:rsidRPr="00376243" w:rsidRDefault="00376243" w:rsidP="00376243">
            <w:pPr>
              <w:tabs>
                <w:tab w:val="decimal" w:pos="1056"/>
              </w:tabs>
              <w:spacing w:line="240" w:lineRule="exact"/>
              <w:ind w:left="-93" w:right="-150"/>
              <w:rPr>
                <w:rFonts w:cs="Times New Roman"/>
                <w:sz w:val="20"/>
              </w:rPr>
            </w:pPr>
            <w:r>
              <w:rPr>
                <w:rFonts w:cstheme="minorBidi" w:hint="cs"/>
                <w:sz w:val="20"/>
                <w:szCs w:val="25"/>
                <w:cs/>
                <w:lang w:bidi="th-TH"/>
              </w:rPr>
              <w:t>-</w:t>
            </w:r>
          </w:p>
        </w:tc>
        <w:tc>
          <w:tcPr>
            <w:tcW w:w="236" w:type="dxa"/>
            <w:vAlign w:val="bottom"/>
          </w:tcPr>
          <w:p w14:paraId="1F1E5579" w14:textId="77777777" w:rsidR="00376243" w:rsidRPr="00376243" w:rsidRDefault="00376243" w:rsidP="00376243">
            <w:pPr>
              <w:tabs>
                <w:tab w:val="decimal" w:pos="1056"/>
              </w:tabs>
              <w:spacing w:line="240" w:lineRule="exact"/>
              <w:ind w:left="-93" w:right="-150"/>
              <w:rPr>
                <w:rFonts w:cs="Times New Roman"/>
                <w:sz w:val="20"/>
              </w:rPr>
            </w:pPr>
          </w:p>
        </w:tc>
        <w:tc>
          <w:tcPr>
            <w:tcW w:w="1204" w:type="dxa"/>
            <w:tcBorders>
              <w:bottom w:val="single" w:sz="4" w:space="0" w:color="auto"/>
            </w:tcBorders>
            <w:vAlign w:val="bottom"/>
          </w:tcPr>
          <w:p w14:paraId="69C1D766" w14:textId="416E590F" w:rsidR="00376243" w:rsidRPr="00376243" w:rsidRDefault="00376243" w:rsidP="00376243">
            <w:pPr>
              <w:pStyle w:val="acctfourfigures"/>
              <w:tabs>
                <w:tab w:val="clear" w:pos="765"/>
                <w:tab w:val="decimal" w:pos="1005"/>
              </w:tabs>
              <w:spacing w:line="220" w:lineRule="exact"/>
              <w:ind w:right="-150"/>
              <w:rPr>
                <w:rFonts w:cs="Times New Roman"/>
                <w:sz w:val="20"/>
              </w:rPr>
            </w:pPr>
            <w:r w:rsidRPr="00376243">
              <w:rPr>
                <w:rFonts w:cs="Times New Roman"/>
                <w:sz w:val="20"/>
              </w:rPr>
              <w:t>(15)</w:t>
            </w:r>
          </w:p>
        </w:tc>
      </w:tr>
      <w:tr w:rsidR="00376243" w:rsidRPr="00B4553D" w14:paraId="70D1B8F8" w14:textId="77777777" w:rsidTr="00FA1F1E">
        <w:trPr>
          <w:trHeight w:val="259"/>
        </w:trPr>
        <w:tc>
          <w:tcPr>
            <w:tcW w:w="3205" w:type="dxa"/>
            <w:vAlign w:val="bottom"/>
          </w:tcPr>
          <w:p w14:paraId="3373BCEB" w14:textId="47566EE1" w:rsidR="00376243" w:rsidRPr="00AB5DFA" w:rsidRDefault="00376243" w:rsidP="00376243">
            <w:pPr>
              <w:pStyle w:val="BodyText"/>
              <w:spacing w:after="0" w:line="240" w:lineRule="exact"/>
              <w:ind w:right="-45"/>
              <w:rPr>
                <w:rFonts w:cs="Times New Roman"/>
                <w:b/>
                <w:bCs/>
                <w:i/>
                <w:iCs/>
                <w:sz w:val="20"/>
                <w:lang w:val="en-GB"/>
              </w:rPr>
            </w:pPr>
            <w:r w:rsidRPr="00AB5DFA">
              <w:rPr>
                <w:rFonts w:cs="Times New Roman"/>
                <w:b/>
                <w:bCs/>
                <w:sz w:val="20"/>
                <w:lang w:val="en-GB"/>
              </w:rPr>
              <w:t>At 3</w:t>
            </w:r>
            <w:r>
              <w:rPr>
                <w:rFonts w:cs="Times New Roman"/>
                <w:b/>
                <w:bCs/>
                <w:sz w:val="20"/>
                <w:lang w:val="en-GB"/>
              </w:rPr>
              <w:t>0 June</w:t>
            </w:r>
            <w:r w:rsidRPr="00AB5DFA">
              <w:rPr>
                <w:rFonts w:cs="Times New Roman"/>
                <w:b/>
                <w:bCs/>
                <w:sz w:val="20"/>
                <w:lang w:val="en-GB"/>
              </w:rPr>
              <w:t xml:space="preserve"> 202</w:t>
            </w:r>
            <w:r>
              <w:rPr>
                <w:rFonts w:cs="Times New Roman"/>
                <w:b/>
                <w:bCs/>
                <w:sz w:val="20"/>
                <w:lang w:val="en-GB"/>
              </w:rPr>
              <w:t>5</w:t>
            </w:r>
          </w:p>
        </w:tc>
        <w:tc>
          <w:tcPr>
            <w:tcW w:w="1378" w:type="dxa"/>
            <w:tcBorders>
              <w:top w:val="single" w:sz="4" w:space="0" w:color="auto"/>
              <w:bottom w:val="double" w:sz="4" w:space="0" w:color="auto"/>
            </w:tcBorders>
            <w:vAlign w:val="bottom"/>
          </w:tcPr>
          <w:p w14:paraId="7A235CFB" w14:textId="3AD4BDFF" w:rsidR="00376243" w:rsidRPr="00B4553D" w:rsidRDefault="00376243" w:rsidP="00376243">
            <w:pPr>
              <w:tabs>
                <w:tab w:val="decimal" w:pos="1166"/>
              </w:tabs>
              <w:spacing w:line="220" w:lineRule="exact"/>
              <w:ind w:left="-93" w:right="-202"/>
              <w:rPr>
                <w:rFonts w:cs="Times New Roman"/>
                <w:b/>
                <w:bCs/>
                <w:sz w:val="20"/>
              </w:rPr>
            </w:pPr>
            <w:r w:rsidRPr="00376243">
              <w:rPr>
                <w:rFonts w:cs="Times New Roman"/>
                <w:b/>
                <w:bCs/>
                <w:sz w:val="20"/>
              </w:rPr>
              <w:t>27</w:t>
            </w:r>
          </w:p>
        </w:tc>
        <w:tc>
          <w:tcPr>
            <w:tcW w:w="236" w:type="dxa"/>
            <w:vAlign w:val="bottom"/>
          </w:tcPr>
          <w:p w14:paraId="39B312AD" w14:textId="77777777" w:rsidR="00376243" w:rsidRPr="00B4553D" w:rsidRDefault="00376243" w:rsidP="00376243">
            <w:pPr>
              <w:pStyle w:val="acctfourfigures"/>
              <w:tabs>
                <w:tab w:val="clear" w:pos="765"/>
                <w:tab w:val="decimal" w:pos="1247"/>
              </w:tabs>
              <w:spacing w:line="240" w:lineRule="exact"/>
              <w:ind w:left="-79" w:right="-78"/>
              <w:rPr>
                <w:rFonts w:cs="Times New Roman"/>
                <w:b/>
                <w:bCs/>
                <w:sz w:val="20"/>
              </w:rPr>
            </w:pPr>
          </w:p>
        </w:tc>
        <w:tc>
          <w:tcPr>
            <w:tcW w:w="1325" w:type="dxa"/>
            <w:tcBorders>
              <w:top w:val="single" w:sz="4" w:space="0" w:color="auto"/>
              <w:bottom w:val="double" w:sz="4" w:space="0" w:color="auto"/>
            </w:tcBorders>
            <w:vAlign w:val="bottom"/>
          </w:tcPr>
          <w:p w14:paraId="25E05CAD" w14:textId="0B22FDE5" w:rsidR="00376243" w:rsidRPr="00AA6956" w:rsidRDefault="00376243" w:rsidP="00376243">
            <w:pPr>
              <w:tabs>
                <w:tab w:val="decimal" w:pos="1103"/>
              </w:tabs>
              <w:spacing w:line="220" w:lineRule="exact"/>
              <w:ind w:left="-93" w:right="-266"/>
              <w:rPr>
                <w:rFonts w:cstheme="minorBidi"/>
                <w:b/>
                <w:bCs/>
                <w:sz w:val="20"/>
                <w:szCs w:val="25"/>
                <w:lang w:bidi="th-TH"/>
              </w:rPr>
            </w:pPr>
            <w:r>
              <w:rPr>
                <w:rFonts w:cstheme="minorBidi" w:hint="cs"/>
                <w:b/>
                <w:bCs/>
                <w:sz w:val="20"/>
                <w:szCs w:val="25"/>
                <w:cs/>
                <w:lang w:bidi="th-TH"/>
              </w:rPr>
              <w:t>-</w:t>
            </w:r>
          </w:p>
        </w:tc>
        <w:tc>
          <w:tcPr>
            <w:tcW w:w="236" w:type="dxa"/>
            <w:vAlign w:val="bottom"/>
          </w:tcPr>
          <w:p w14:paraId="2B502CEB" w14:textId="77777777" w:rsidR="00376243" w:rsidRPr="00B4553D" w:rsidRDefault="00376243" w:rsidP="00376243">
            <w:pPr>
              <w:pStyle w:val="acctfourfigures"/>
              <w:tabs>
                <w:tab w:val="clear" w:pos="765"/>
                <w:tab w:val="decimal" w:pos="1247"/>
              </w:tabs>
              <w:spacing w:line="240" w:lineRule="exact"/>
              <w:ind w:left="-79" w:right="-78"/>
              <w:rPr>
                <w:rFonts w:cs="Times New Roman"/>
                <w:b/>
                <w:bCs/>
                <w:sz w:val="20"/>
              </w:rPr>
            </w:pPr>
          </w:p>
        </w:tc>
        <w:tc>
          <w:tcPr>
            <w:tcW w:w="1360" w:type="dxa"/>
            <w:tcBorders>
              <w:top w:val="single" w:sz="4" w:space="0" w:color="auto"/>
              <w:bottom w:val="double" w:sz="4" w:space="0" w:color="auto"/>
            </w:tcBorders>
            <w:vAlign w:val="bottom"/>
          </w:tcPr>
          <w:p w14:paraId="3DD80591" w14:textId="0D064720" w:rsidR="00376243" w:rsidRPr="00B4553D" w:rsidRDefault="00376243" w:rsidP="00376243">
            <w:pPr>
              <w:pStyle w:val="acctfourfigures"/>
              <w:tabs>
                <w:tab w:val="clear" w:pos="765"/>
                <w:tab w:val="decimal" w:pos="1065"/>
              </w:tabs>
              <w:spacing w:line="240" w:lineRule="exact"/>
              <w:ind w:left="-79" w:right="-78"/>
              <w:rPr>
                <w:rFonts w:cs="Times New Roman"/>
                <w:b/>
                <w:bCs/>
                <w:sz w:val="20"/>
              </w:rPr>
            </w:pPr>
            <w:r w:rsidRPr="00376243">
              <w:rPr>
                <w:rFonts w:cs="Times New Roman"/>
                <w:b/>
                <w:bCs/>
                <w:sz w:val="20"/>
              </w:rPr>
              <w:t>8,071</w:t>
            </w:r>
          </w:p>
        </w:tc>
        <w:tc>
          <w:tcPr>
            <w:tcW w:w="236" w:type="dxa"/>
            <w:vAlign w:val="bottom"/>
          </w:tcPr>
          <w:p w14:paraId="235A6F7B" w14:textId="77777777" w:rsidR="00376243" w:rsidRPr="00B4553D" w:rsidRDefault="00376243" w:rsidP="00376243">
            <w:pPr>
              <w:pStyle w:val="acctfourfigures"/>
              <w:tabs>
                <w:tab w:val="clear" w:pos="765"/>
                <w:tab w:val="decimal" w:pos="1247"/>
              </w:tabs>
              <w:spacing w:line="240" w:lineRule="exact"/>
              <w:ind w:left="-79" w:right="-78"/>
              <w:rPr>
                <w:rFonts w:cs="Times New Roman"/>
                <w:b/>
                <w:bCs/>
                <w:sz w:val="20"/>
              </w:rPr>
            </w:pPr>
          </w:p>
        </w:tc>
        <w:tc>
          <w:tcPr>
            <w:tcW w:w="1204" w:type="dxa"/>
            <w:tcBorders>
              <w:top w:val="single" w:sz="4" w:space="0" w:color="auto"/>
              <w:bottom w:val="double" w:sz="4" w:space="0" w:color="auto"/>
            </w:tcBorders>
            <w:vAlign w:val="bottom"/>
          </w:tcPr>
          <w:p w14:paraId="5F73996C" w14:textId="026BA376" w:rsidR="00376243" w:rsidRPr="00B4553D" w:rsidRDefault="00376243" w:rsidP="00376243">
            <w:pPr>
              <w:pStyle w:val="acctfourfigures"/>
              <w:tabs>
                <w:tab w:val="clear" w:pos="765"/>
                <w:tab w:val="decimal" w:pos="1005"/>
              </w:tabs>
              <w:spacing w:line="220" w:lineRule="exact"/>
              <w:ind w:right="-150"/>
              <w:rPr>
                <w:rFonts w:cs="Times New Roman"/>
                <w:b/>
                <w:bCs/>
                <w:sz w:val="20"/>
              </w:rPr>
            </w:pPr>
            <w:r w:rsidRPr="00376243">
              <w:rPr>
                <w:rFonts w:cs="Times New Roman"/>
                <w:b/>
                <w:bCs/>
                <w:sz w:val="20"/>
              </w:rPr>
              <w:t>8,098</w:t>
            </w:r>
          </w:p>
        </w:tc>
      </w:tr>
      <w:tr w:rsidR="00376243" w:rsidRPr="00AB5DFA" w14:paraId="07AE5718" w14:textId="77777777" w:rsidTr="00FA1F1E">
        <w:trPr>
          <w:trHeight w:val="251"/>
        </w:trPr>
        <w:tc>
          <w:tcPr>
            <w:tcW w:w="3205" w:type="dxa"/>
            <w:vAlign w:val="bottom"/>
          </w:tcPr>
          <w:p w14:paraId="761E842D" w14:textId="77777777" w:rsidR="00376243" w:rsidRPr="00AB5DFA" w:rsidRDefault="00376243" w:rsidP="00376243">
            <w:pPr>
              <w:pStyle w:val="BodyText"/>
              <w:spacing w:after="0" w:line="240" w:lineRule="exact"/>
              <w:ind w:right="-45"/>
              <w:rPr>
                <w:rFonts w:cs="Times New Roman"/>
                <w:b/>
                <w:bCs/>
                <w:sz w:val="20"/>
                <w:lang w:val="en-GB"/>
              </w:rPr>
            </w:pPr>
          </w:p>
        </w:tc>
        <w:tc>
          <w:tcPr>
            <w:tcW w:w="1378" w:type="dxa"/>
            <w:vAlign w:val="bottom"/>
          </w:tcPr>
          <w:p w14:paraId="0BC19D80" w14:textId="77777777" w:rsidR="00376243" w:rsidRPr="00AB5DFA" w:rsidRDefault="00376243" w:rsidP="00376243">
            <w:pPr>
              <w:pStyle w:val="acctfourfigures"/>
              <w:tabs>
                <w:tab w:val="clear" w:pos="765"/>
                <w:tab w:val="decimal" w:pos="1166"/>
                <w:tab w:val="decimal" w:pos="1247"/>
              </w:tabs>
              <w:spacing w:line="240" w:lineRule="exact"/>
              <w:ind w:left="-79" w:right="-202"/>
              <w:rPr>
                <w:rFonts w:cs="Times New Roman"/>
                <w:b/>
                <w:bCs/>
                <w:sz w:val="20"/>
                <w:lang w:val="en-US"/>
              </w:rPr>
            </w:pPr>
          </w:p>
        </w:tc>
        <w:tc>
          <w:tcPr>
            <w:tcW w:w="236" w:type="dxa"/>
            <w:vAlign w:val="bottom"/>
          </w:tcPr>
          <w:p w14:paraId="1DC3E163" w14:textId="77777777" w:rsidR="00376243" w:rsidRPr="00AB5DFA" w:rsidRDefault="00376243" w:rsidP="00376243">
            <w:pPr>
              <w:pStyle w:val="acctfourfigures"/>
              <w:tabs>
                <w:tab w:val="clear" w:pos="765"/>
                <w:tab w:val="decimal" w:pos="1247"/>
              </w:tabs>
              <w:spacing w:line="240" w:lineRule="exact"/>
              <w:ind w:left="-79" w:right="-78"/>
              <w:rPr>
                <w:rFonts w:cs="Times New Roman"/>
                <w:b/>
                <w:bCs/>
                <w:sz w:val="20"/>
              </w:rPr>
            </w:pPr>
          </w:p>
        </w:tc>
        <w:tc>
          <w:tcPr>
            <w:tcW w:w="1325" w:type="dxa"/>
            <w:vAlign w:val="bottom"/>
          </w:tcPr>
          <w:p w14:paraId="7EAA5B0B" w14:textId="77777777" w:rsidR="00376243" w:rsidRPr="000E3109" w:rsidRDefault="00376243" w:rsidP="00376243">
            <w:pPr>
              <w:tabs>
                <w:tab w:val="decimal" w:pos="1056"/>
                <w:tab w:val="decimal" w:pos="1103"/>
              </w:tabs>
              <w:spacing w:line="220" w:lineRule="exact"/>
              <w:ind w:left="-93" w:right="-266"/>
              <w:rPr>
                <w:rFonts w:cs="Times New Roman"/>
                <w:sz w:val="20"/>
              </w:rPr>
            </w:pPr>
          </w:p>
        </w:tc>
        <w:tc>
          <w:tcPr>
            <w:tcW w:w="236" w:type="dxa"/>
            <w:vAlign w:val="bottom"/>
          </w:tcPr>
          <w:p w14:paraId="6873AB28" w14:textId="77777777" w:rsidR="00376243" w:rsidRPr="00AB5DFA" w:rsidRDefault="00376243" w:rsidP="00376243">
            <w:pPr>
              <w:pStyle w:val="acctfourfigures"/>
              <w:tabs>
                <w:tab w:val="clear" w:pos="765"/>
                <w:tab w:val="decimal" w:pos="1247"/>
              </w:tabs>
              <w:spacing w:line="240" w:lineRule="exact"/>
              <w:ind w:left="-79" w:right="-78"/>
              <w:rPr>
                <w:rFonts w:cs="Times New Roman"/>
                <w:b/>
                <w:bCs/>
                <w:sz w:val="20"/>
              </w:rPr>
            </w:pPr>
          </w:p>
        </w:tc>
        <w:tc>
          <w:tcPr>
            <w:tcW w:w="1360" w:type="dxa"/>
            <w:vAlign w:val="bottom"/>
          </w:tcPr>
          <w:p w14:paraId="387A089B" w14:textId="77777777" w:rsidR="00376243" w:rsidRPr="00AB5DFA" w:rsidRDefault="00376243" w:rsidP="00376243">
            <w:pPr>
              <w:pStyle w:val="acctfourfigures"/>
              <w:tabs>
                <w:tab w:val="clear" w:pos="765"/>
                <w:tab w:val="decimal" w:pos="1065"/>
              </w:tabs>
              <w:spacing w:line="240" w:lineRule="exact"/>
              <w:ind w:left="-79" w:right="-78"/>
              <w:rPr>
                <w:rFonts w:cs="Times New Roman"/>
                <w:b/>
                <w:bCs/>
                <w:sz w:val="20"/>
              </w:rPr>
            </w:pPr>
          </w:p>
        </w:tc>
        <w:tc>
          <w:tcPr>
            <w:tcW w:w="236" w:type="dxa"/>
            <w:vAlign w:val="bottom"/>
          </w:tcPr>
          <w:p w14:paraId="3CA8EB70" w14:textId="77777777" w:rsidR="00376243" w:rsidRPr="00AB5DFA" w:rsidRDefault="00376243" w:rsidP="00376243">
            <w:pPr>
              <w:pStyle w:val="acctfourfigures"/>
              <w:tabs>
                <w:tab w:val="clear" w:pos="765"/>
                <w:tab w:val="decimal" w:pos="1247"/>
              </w:tabs>
              <w:spacing w:line="240" w:lineRule="exact"/>
              <w:ind w:left="-79" w:right="-78"/>
              <w:rPr>
                <w:rFonts w:cs="Times New Roman"/>
                <w:b/>
                <w:bCs/>
                <w:sz w:val="20"/>
              </w:rPr>
            </w:pPr>
          </w:p>
        </w:tc>
        <w:tc>
          <w:tcPr>
            <w:tcW w:w="1204" w:type="dxa"/>
            <w:vAlign w:val="bottom"/>
          </w:tcPr>
          <w:p w14:paraId="375D0C51" w14:textId="77777777" w:rsidR="00376243" w:rsidRPr="00AB5DFA" w:rsidRDefault="00376243" w:rsidP="00376243">
            <w:pPr>
              <w:pStyle w:val="acctfourfigures"/>
              <w:tabs>
                <w:tab w:val="clear" w:pos="765"/>
                <w:tab w:val="decimal" w:pos="1005"/>
              </w:tabs>
              <w:spacing w:line="240" w:lineRule="exact"/>
              <w:ind w:left="-93" w:right="-150"/>
              <w:rPr>
                <w:rFonts w:cs="Times New Roman"/>
                <w:b/>
                <w:bCs/>
                <w:sz w:val="20"/>
              </w:rPr>
            </w:pPr>
          </w:p>
        </w:tc>
      </w:tr>
      <w:tr w:rsidR="00376243" w:rsidRPr="00AB5DFA" w14:paraId="3C9516C9" w14:textId="77777777" w:rsidTr="00FA1F1E">
        <w:trPr>
          <w:trHeight w:val="251"/>
        </w:trPr>
        <w:tc>
          <w:tcPr>
            <w:tcW w:w="3205" w:type="dxa"/>
            <w:vAlign w:val="bottom"/>
          </w:tcPr>
          <w:p w14:paraId="1D52C081" w14:textId="77777777" w:rsidR="00376243" w:rsidRPr="00AB5DFA" w:rsidRDefault="00376243" w:rsidP="00376243">
            <w:pPr>
              <w:pStyle w:val="BodyText"/>
              <w:spacing w:after="0" w:line="234" w:lineRule="exact"/>
              <w:ind w:right="-45"/>
              <w:rPr>
                <w:rFonts w:cs="Times New Roman"/>
                <w:b/>
                <w:bCs/>
                <w:i/>
                <w:iCs/>
                <w:sz w:val="20"/>
                <w:lang w:val="en-GB"/>
              </w:rPr>
            </w:pPr>
            <w:r w:rsidRPr="00AB5DFA">
              <w:rPr>
                <w:rFonts w:cs="Times New Roman"/>
                <w:b/>
                <w:bCs/>
                <w:i/>
                <w:iCs/>
                <w:sz w:val="20"/>
                <w:lang w:val="en-GB"/>
              </w:rPr>
              <w:t>Loans to customers and accrued</w:t>
            </w:r>
          </w:p>
        </w:tc>
        <w:tc>
          <w:tcPr>
            <w:tcW w:w="1378" w:type="dxa"/>
            <w:vAlign w:val="bottom"/>
          </w:tcPr>
          <w:p w14:paraId="0AAFE45E" w14:textId="77777777" w:rsidR="00376243" w:rsidRPr="00AB5DFA" w:rsidRDefault="00376243" w:rsidP="00376243">
            <w:pPr>
              <w:tabs>
                <w:tab w:val="decimal" w:pos="1166"/>
                <w:tab w:val="decimal" w:pos="1247"/>
              </w:tabs>
              <w:spacing w:line="234" w:lineRule="exact"/>
              <w:ind w:right="-202"/>
              <w:rPr>
                <w:rFonts w:cs="Times New Roman"/>
                <w:sz w:val="20"/>
              </w:rPr>
            </w:pPr>
          </w:p>
        </w:tc>
        <w:tc>
          <w:tcPr>
            <w:tcW w:w="236" w:type="dxa"/>
            <w:vAlign w:val="bottom"/>
          </w:tcPr>
          <w:p w14:paraId="18D892EA" w14:textId="77777777" w:rsidR="00376243" w:rsidRPr="00AB5DFA" w:rsidRDefault="00376243" w:rsidP="00376243">
            <w:pPr>
              <w:spacing w:line="234" w:lineRule="exact"/>
              <w:rPr>
                <w:rFonts w:cs="Times New Roman"/>
                <w:sz w:val="20"/>
              </w:rPr>
            </w:pPr>
          </w:p>
        </w:tc>
        <w:tc>
          <w:tcPr>
            <w:tcW w:w="1325" w:type="dxa"/>
            <w:vAlign w:val="bottom"/>
          </w:tcPr>
          <w:p w14:paraId="4788C74A" w14:textId="77777777" w:rsidR="00376243" w:rsidRPr="00AB5DFA" w:rsidRDefault="00376243" w:rsidP="00376243">
            <w:pPr>
              <w:tabs>
                <w:tab w:val="decimal" w:pos="1103"/>
              </w:tabs>
              <w:spacing w:line="234" w:lineRule="exact"/>
              <w:ind w:left="-88" w:right="-266"/>
              <w:rPr>
                <w:rFonts w:cs="Times New Roman"/>
                <w:sz w:val="20"/>
              </w:rPr>
            </w:pPr>
          </w:p>
        </w:tc>
        <w:tc>
          <w:tcPr>
            <w:tcW w:w="236" w:type="dxa"/>
            <w:vAlign w:val="bottom"/>
          </w:tcPr>
          <w:p w14:paraId="65524922" w14:textId="77777777" w:rsidR="00376243" w:rsidRPr="00AB5DFA" w:rsidRDefault="00376243" w:rsidP="00376243">
            <w:pPr>
              <w:spacing w:line="234" w:lineRule="exact"/>
              <w:rPr>
                <w:rFonts w:cs="Times New Roman"/>
                <w:sz w:val="20"/>
              </w:rPr>
            </w:pPr>
          </w:p>
        </w:tc>
        <w:tc>
          <w:tcPr>
            <w:tcW w:w="1360" w:type="dxa"/>
            <w:vAlign w:val="bottom"/>
          </w:tcPr>
          <w:p w14:paraId="20CC82BB" w14:textId="77777777" w:rsidR="00376243" w:rsidRPr="00AB5DFA" w:rsidRDefault="00376243" w:rsidP="00376243">
            <w:pPr>
              <w:tabs>
                <w:tab w:val="decimal" w:pos="1056"/>
              </w:tabs>
              <w:spacing w:line="234" w:lineRule="exact"/>
              <w:ind w:left="-93" w:right="-150"/>
              <w:rPr>
                <w:rFonts w:cs="Times New Roman"/>
                <w:sz w:val="20"/>
              </w:rPr>
            </w:pPr>
          </w:p>
        </w:tc>
        <w:tc>
          <w:tcPr>
            <w:tcW w:w="236" w:type="dxa"/>
            <w:vAlign w:val="bottom"/>
          </w:tcPr>
          <w:p w14:paraId="60C0108E" w14:textId="77777777" w:rsidR="00376243" w:rsidRPr="00AB5DFA" w:rsidRDefault="00376243" w:rsidP="00376243">
            <w:pPr>
              <w:tabs>
                <w:tab w:val="decimal" w:pos="1056"/>
              </w:tabs>
              <w:spacing w:line="234" w:lineRule="exact"/>
              <w:ind w:left="-93" w:right="-150"/>
              <w:rPr>
                <w:rFonts w:cs="Times New Roman"/>
                <w:sz w:val="20"/>
              </w:rPr>
            </w:pPr>
          </w:p>
        </w:tc>
        <w:tc>
          <w:tcPr>
            <w:tcW w:w="1204" w:type="dxa"/>
            <w:vAlign w:val="bottom"/>
          </w:tcPr>
          <w:p w14:paraId="43480282" w14:textId="77777777" w:rsidR="00376243" w:rsidRPr="00AB5DFA" w:rsidRDefault="00376243" w:rsidP="00376243">
            <w:pPr>
              <w:tabs>
                <w:tab w:val="decimal" w:pos="1005"/>
              </w:tabs>
              <w:spacing w:line="234" w:lineRule="exact"/>
              <w:ind w:left="-93" w:right="-150"/>
              <w:rPr>
                <w:rFonts w:cs="Times New Roman"/>
                <w:sz w:val="20"/>
              </w:rPr>
            </w:pPr>
          </w:p>
        </w:tc>
      </w:tr>
      <w:tr w:rsidR="00376243" w:rsidRPr="00AB5DFA" w14:paraId="6CC30CF1" w14:textId="77777777" w:rsidTr="00FA1F1E">
        <w:trPr>
          <w:trHeight w:val="503"/>
        </w:trPr>
        <w:tc>
          <w:tcPr>
            <w:tcW w:w="3205" w:type="dxa"/>
            <w:vAlign w:val="bottom"/>
          </w:tcPr>
          <w:p w14:paraId="3E97E387" w14:textId="77777777" w:rsidR="00376243" w:rsidRPr="00AB5DFA" w:rsidRDefault="00376243" w:rsidP="00376243">
            <w:pPr>
              <w:pStyle w:val="BodyText"/>
              <w:spacing w:after="0" w:line="234" w:lineRule="exact"/>
              <w:ind w:right="-45"/>
              <w:rPr>
                <w:rFonts w:cs="Times New Roman"/>
                <w:b/>
                <w:bCs/>
                <w:i/>
                <w:iCs/>
                <w:sz w:val="20"/>
                <w:lang w:val="en-GB"/>
              </w:rPr>
            </w:pPr>
            <w:r w:rsidRPr="00AB5DFA">
              <w:rPr>
                <w:rFonts w:cs="Times New Roman"/>
                <w:b/>
                <w:bCs/>
                <w:i/>
                <w:iCs/>
                <w:sz w:val="20"/>
                <w:lang w:val="en-GB"/>
              </w:rPr>
              <w:t xml:space="preserve">   interest receivables and undue </w:t>
            </w:r>
            <w:r w:rsidRPr="00AB5DFA">
              <w:rPr>
                <w:rFonts w:cs="Times New Roman"/>
                <w:b/>
                <w:bCs/>
                <w:i/>
                <w:iCs/>
                <w:sz w:val="20"/>
                <w:lang w:val="en-GB"/>
              </w:rPr>
              <w:br/>
              <w:t xml:space="preserve">   interest receivables</w:t>
            </w:r>
          </w:p>
        </w:tc>
        <w:tc>
          <w:tcPr>
            <w:tcW w:w="1378" w:type="dxa"/>
            <w:vAlign w:val="bottom"/>
          </w:tcPr>
          <w:p w14:paraId="640088F5" w14:textId="77777777" w:rsidR="00376243" w:rsidRPr="00AB5DFA" w:rsidRDefault="00376243" w:rsidP="00376243">
            <w:pPr>
              <w:tabs>
                <w:tab w:val="decimal" w:pos="1166"/>
                <w:tab w:val="decimal" w:pos="1247"/>
              </w:tabs>
              <w:spacing w:line="234" w:lineRule="exact"/>
              <w:ind w:right="-202"/>
              <w:rPr>
                <w:rFonts w:cs="Times New Roman"/>
                <w:sz w:val="20"/>
              </w:rPr>
            </w:pPr>
          </w:p>
        </w:tc>
        <w:tc>
          <w:tcPr>
            <w:tcW w:w="236" w:type="dxa"/>
            <w:vAlign w:val="bottom"/>
          </w:tcPr>
          <w:p w14:paraId="039313D2" w14:textId="77777777" w:rsidR="00376243" w:rsidRPr="00AB5DFA" w:rsidRDefault="00376243" w:rsidP="00376243">
            <w:pPr>
              <w:spacing w:line="234" w:lineRule="exact"/>
              <w:rPr>
                <w:rFonts w:cs="Times New Roman"/>
                <w:sz w:val="20"/>
              </w:rPr>
            </w:pPr>
          </w:p>
        </w:tc>
        <w:tc>
          <w:tcPr>
            <w:tcW w:w="1325" w:type="dxa"/>
            <w:vAlign w:val="bottom"/>
          </w:tcPr>
          <w:p w14:paraId="3C6C1995" w14:textId="77777777" w:rsidR="00376243" w:rsidRPr="00AB5DFA" w:rsidRDefault="00376243" w:rsidP="00376243">
            <w:pPr>
              <w:tabs>
                <w:tab w:val="decimal" w:pos="1103"/>
              </w:tabs>
              <w:spacing w:line="234" w:lineRule="exact"/>
              <w:ind w:left="-88" w:right="-266"/>
              <w:rPr>
                <w:rFonts w:cs="Times New Roman"/>
                <w:sz w:val="20"/>
              </w:rPr>
            </w:pPr>
          </w:p>
        </w:tc>
        <w:tc>
          <w:tcPr>
            <w:tcW w:w="236" w:type="dxa"/>
            <w:vAlign w:val="bottom"/>
          </w:tcPr>
          <w:p w14:paraId="1A1E4F1C" w14:textId="77777777" w:rsidR="00376243" w:rsidRPr="00AB5DFA" w:rsidRDefault="00376243" w:rsidP="00376243">
            <w:pPr>
              <w:spacing w:line="234" w:lineRule="exact"/>
              <w:rPr>
                <w:rFonts w:cs="Times New Roman"/>
                <w:sz w:val="20"/>
              </w:rPr>
            </w:pPr>
          </w:p>
        </w:tc>
        <w:tc>
          <w:tcPr>
            <w:tcW w:w="1360" w:type="dxa"/>
            <w:vAlign w:val="bottom"/>
          </w:tcPr>
          <w:p w14:paraId="17CDA0D1" w14:textId="77777777" w:rsidR="00376243" w:rsidRPr="00AB5DFA" w:rsidRDefault="00376243" w:rsidP="00376243">
            <w:pPr>
              <w:tabs>
                <w:tab w:val="decimal" w:pos="1056"/>
              </w:tabs>
              <w:spacing w:line="234" w:lineRule="exact"/>
              <w:ind w:left="-93" w:right="-150"/>
              <w:rPr>
                <w:rFonts w:cs="Times New Roman"/>
                <w:sz w:val="20"/>
              </w:rPr>
            </w:pPr>
          </w:p>
        </w:tc>
        <w:tc>
          <w:tcPr>
            <w:tcW w:w="236" w:type="dxa"/>
            <w:vAlign w:val="bottom"/>
          </w:tcPr>
          <w:p w14:paraId="469F3BE1" w14:textId="77777777" w:rsidR="00376243" w:rsidRPr="00AB5DFA" w:rsidRDefault="00376243" w:rsidP="00376243">
            <w:pPr>
              <w:tabs>
                <w:tab w:val="decimal" w:pos="1056"/>
              </w:tabs>
              <w:spacing w:line="234" w:lineRule="exact"/>
              <w:ind w:left="-93" w:right="-150"/>
              <w:rPr>
                <w:rFonts w:cs="Times New Roman"/>
                <w:sz w:val="20"/>
              </w:rPr>
            </w:pPr>
          </w:p>
        </w:tc>
        <w:tc>
          <w:tcPr>
            <w:tcW w:w="1204" w:type="dxa"/>
            <w:vAlign w:val="bottom"/>
          </w:tcPr>
          <w:p w14:paraId="65C90B4A" w14:textId="77777777" w:rsidR="00376243" w:rsidRPr="00AB5DFA" w:rsidRDefault="00376243" w:rsidP="00376243">
            <w:pPr>
              <w:tabs>
                <w:tab w:val="decimal" w:pos="1005"/>
              </w:tabs>
              <w:spacing w:line="234" w:lineRule="exact"/>
              <w:ind w:left="-93" w:right="-150"/>
              <w:rPr>
                <w:rFonts w:cs="Times New Roman"/>
                <w:sz w:val="20"/>
              </w:rPr>
            </w:pPr>
          </w:p>
        </w:tc>
      </w:tr>
      <w:tr w:rsidR="00376243" w:rsidRPr="000C4AFB" w14:paraId="712FBB6A" w14:textId="77777777" w:rsidTr="00FA1F1E">
        <w:trPr>
          <w:trHeight w:val="251"/>
        </w:trPr>
        <w:tc>
          <w:tcPr>
            <w:tcW w:w="3205" w:type="dxa"/>
            <w:vAlign w:val="bottom"/>
          </w:tcPr>
          <w:p w14:paraId="11D46B72" w14:textId="425E302A" w:rsidR="00376243" w:rsidRPr="00AB5DFA" w:rsidRDefault="00376243" w:rsidP="00376243">
            <w:pPr>
              <w:pStyle w:val="BodyText"/>
              <w:spacing w:after="0" w:line="234" w:lineRule="exact"/>
              <w:ind w:right="-45"/>
              <w:rPr>
                <w:rFonts w:cs="Times New Roman"/>
                <w:sz w:val="20"/>
                <w:lang w:val="en-GB"/>
              </w:rPr>
            </w:pPr>
            <w:r w:rsidRPr="00AB5DFA">
              <w:rPr>
                <w:rFonts w:cs="Times New Roman"/>
                <w:sz w:val="20"/>
                <w:lang w:val="en-GB"/>
              </w:rPr>
              <w:t>At 1 January 202</w:t>
            </w:r>
            <w:r>
              <w:rPr>
                <w:rFonts w:cs="Times New Roman"/>
                <w:sz w:val="20"/>
                <w:lang w:val="en-GB"/>
              </w:rPr>
              <w:t>4</w:t>
            </w:r>
          </w:p>
        </w:tc>
        <w:tc>
          <w:tcPr>
            <w:tcW w:w="1378" w:type="dxa"/>
            <w:vAlign w:val="bottom"/>
          </w:tcPr>
          <w:p w14:paraId="1D2AAB7D" w14:textId="7B4028A2" w:rsidR="00376243" w:rsidRPr="005375E8" w:rsidRDefault="00376243" w:rsidP="00376243">
            <w:pPr>
              <w:pStyle w:val="acctfourfigures"/>
              <w:tabs>
                <w:tab w:val="clear" w:pos="765"/>
                <w:tab w:val="decimal" w:pos="1166"/>
              </w:tabs>
              <w:spacing w:line="234" w:lineRule="exact"/>
              <w:ind w:right="-202"/>
              <w:rPr>
                <w:rFonts w:cs="Times New Roman"/>
                <w:sz w:val="20"/>
              </w:rPr>
            </w:pPr>
            <w:r w:rsidRPr="005375E8">
              <w:rPr>
                <w:rFonts w:cs="Times New Roman"/>
                <w:sz w:val="20"/>
              </w:rPr>
              <w:t>3,173,672</w:t>
            </w:r>
          </w:p>
        </w:tc>
        <w:tc>
          <w:tcPr>
            <w:tcW w:w="236" w:type="dxa"/>
            <w:vAlign w:val="bottom"/>
          </w:tcPr>
          <w:p w14:paraId="0901A14C" w14:textId="77777777" w:rsidR="00376243" w:rsidRPr="005375E8" w:rsidRDefault="00376243" w:rsidP="00376243">
            <w:pPr>
              <w:tabs>
                <w:tab w:val="decimal" w:pos="1138"/>
              </w:tabs>
              <w:spacing w:line="234" w:lineRule="exact"/>
              <w:ind w:right="-108"/>
              <w:rPr>
                <w:rFonts w:cs="Times New Roman"/>
                <w:sz w:val="20"/>
              </w:rPr>
            </w:pPr>
          </w:p>
        </w:tc>
        <w:tc>
          <w:tcPr>
            <w:tcW w:w="1325" w:type="dxa"/>
            <w:vAlign w:val="bottom"/>
          </w:tcPr>
          <w:p w14:paraId="1E958DA5" w14:textId="7C474F9A" w:rsidR="00376243" w:rsidRPr="005375E8" w:rsidRDefault="00376243" w:rsidP="00376243">
            <w:pPr>
              <w:pStyle w:val="acctfourfigures"/>
              <w:tabs>
                <w:tab w:val="clear" w:pos="765"/>
                <w:tab w:val="decimal" w:pos="1103"/>
              </w:tabs>
              <w:spacing w:line="234" w:lineRule="exact"/>
              <w:ind w:right="-266"/>
              <w:rPr>
                <w:rFonts w:cs="Times New Roman"/>
                <w:sz w:val="20"/>
              </w:rPr>
            </w:pPr>
            <w:r w:rsidRPr="005375E8">
              <w:rPr>
                <w:rFonts w:cs="Times New Roman"/>
                <w:sz w:val="20"/>
              </w:rPr>
              <w:t>2,383,741</w:t>
            </w:r>
          </w:p>
        </w:tc>
        <w:tc>
          <w:tcPr>
            <w:tcW w:w="236" w:type="dxa"/>
            <w:vAlign w:val="bottom"/>
          </w:tcPr>
          <w:p w14:paraId="6A67ACC9" w14:textId="77777777" w:rsidR="00376243" w:rsidRPr="005375E8" w:rsidRDefault="00376243" w:rsidP="00376243">
            <w:pPr>
              <w:tabs>
                <w:tab w:val="decimal" w:pos="1138"/>
              </w:tabs>
              <w:spacing w:line="234" w:lineRule="exact"/>
              <w:ind w:right="-108"/>
              <w:rPr>
                <w:rFonts w:cs="Times New Roman"/>
                <w:sz w:val="20"/>
              </w:rPr>
            </w:pPr>
          </w:p>
        </w:tc>
        <w:tc>
          <w:tcPr>
            <w:tcW w:w="1360" w:type="dxa"/>
            <w:vAlign w:val="bottom"/>
          </w:tcPr>
          <w:p w14:paraId="265C7D8D" w14:textId="7E7E1711" w:rsidR="00376243" w:rsidRPr="005375E8" w:rsidRDefault="00376243" w:rsidP="00376243">
            <w:pPr>
              <w:pStyle w:val="acctfourfigures"/>
              <w:tabs>
                <w:tab w:val="clear" w:pos="765"/>
                <w:tab w:val="decimal" w:pos="1056"/>
              </w:tabs>
              <w:spacing w:line="234" w:lineRule="exact"/>
              <w:ind w:right="-150"/>
              <w:rPr>
                <w:rFonts w:cs="Times New Roman"/>
                <w:sz w:val="20"/>
              </w:rPr>
            </w:pPr>
            <w:r w:rsidRPr="005375E8">
              <w:rPr>
                <w:rFonts w:cs="Times New Roman"/>
                <w:sz w:val="20"/>
                <w:lang w:bidi="th-TH"/>
              </w:rPr>
              <w:t>4,315,766</w:t>
            </w:r>
          </w:p>
        </w:tc>
        <w:tc>
          <w:tcPr>
            <w:tcW w:w="236" w:type="dxa"/>
            <w:vAlign w:val="bottom"/>
          </w:tcPr>
          <w:p w14:paraId="45495E98" w14:textId="77777777" w:rsidR="00376243" w:rsidRPr="005375E8" w:rsidRDefault="00376243" w:rsidP="00376243">
            <w:pPr>
              <w:tabs>
                <w:tab w:val="decimal" w:pos="1138"/>
              </w:tabs>
              <w:spacing w:line="234" w:lineRule="exact"/>
              <w:ind w:right="-108"/>
              <w:rPr>
                <w:rFonts w:cs="Times New Roman"/>
                <w:sz w:val="20"/>
              </w:rPr>
            </w:pPr>
          </w:p>
        </w:tc>
        <w:tc>
          <w:tcPr>
            <w:tcW w:w="1204" w:type="dxa"/>
            <w:vAlign w:val="bottom"/>
          </w:tcPr>
          <w:p w14:paraId="2ABEB4ED" w14:textId="4CE68431" w:rsidR="00376243" w:rsidRPr="005375E8" w:rsidRDefault="00376243" w:rsidP="00376243">
            <w:pPr>
              <w:pStyle w:val="acctfourfigures"/>
              <w:tabs>
                <w:tab w:val="clear" w:pos="765"/>
                <w:tab w:val="decimal" w:pos="1005"/>
              </w:tabs>
              <w:spacing w:line="234" w:lineRule="exact"/>
              <w:ind w:right="-150"/>
              <w:rPr>
                <w:rFonts w:cs="Times New Roman"/>
                <w:sz w:val="20"/>
                <w:lang w:bidi="th-TH"/>
              </w:rPr>
            </w:pPr>
            <w:r w:rsidRPr="005375E8">
              <w:rPr>
                <w:rFonts w:cs="Times New Roman"/>
                <w:sz w:val="20"/>
                <w:lang w:bidi="th-TH"/>
              </w:rPr>
              <w:t>9,873,179</w:t>
            </w:r>
          </w:p>
        </w:tc>
      </w:tr>
      <w:tr w:rsidR="00376243" w:rsidRPr="00AB5DFA" w14:paraId="2243B66E" w14:textId="77777777" w:rsidTr="00FA1F1E">
        <w:trPr>
          <w:trHeight w:val="251"/>
        </w:trPr>
        <w:tc>
          <w:tcPr>
            <w:tcW w:w="3205" w:type="dxa"/>
            <w:vAlign w:val="bottom"/>
          </w:tcPr>
          <w:p w14:paraId="4F35D11C" w14:textId="77777777" w:rsidR="00376243" w:rsidRPr="00AB5DFA" w:rsidRDefault="00376243" w:rsidP="00376243">
            <w:pPr>
              <w:pStyle w:val="BodyText"/>
              <w:spacing w:after="0" w:line="234" w:lineRule="exact"/>
              <w:ind w:right="-45"/>
              <w:rPr>
                <w:rFonts w:cs="Times New Roman"/>
                <w:sz w:val="20"/>
                <w:lang w:val="en-GB"/>
              </w:rPr>
            </w:pPr>
            <w:r w:rsidRPr="001A2D8A">
              <w:rPr>
                <w:rFonts w:cs="Times New Roman"/>
                <w:sz w:val="20"/>
                <w:lang w:val="en-GB"/>
              </w:rPr>
              <w:t>Change from stage reclassification</w:t>
            </w:r>
          </w:p>
        </w:tc>
        <w:tc>
          <w:tcPr>
            <w:tcW w:w="1378" w:type="dxa"/>
            <w:vAlign w:val="bottom"/>
          </w:tcPr>
          <w:p w14:paraId="5EA405E6" w14:textId="4A3E6E32" w:rsidR="00376243" w:rsidRPr="00AB5DFA" w:rsidRDefault="00376243" w:rsidP="00376243">
            <w:pPr>
              <w:pStyle w:val="acctfourfigures"/>
              <w:tabs>
                <w:tab w:val="clear" w:pos="765"/>
                <w:tab w:val="decimal" w:pos="1166"/>
              </w:tabs>
              <w:spacing w:line="234" w:lineRule="exact"/>
              <w:ind w:right="-202"/>
              <w:rPr>
                <w:rFonts w:cs="Times New Roman"/>
                <w:sz w:val="20"/>
              </w:rPr>
            </w:pPr>
            <w:r w:rsidRPr="000707A0">
              <w:rPr>
                <w:rFonts w:cs="Times New Roman"/>
                <w:sz w:val="20"/>
                <w:cs/>
                <w:lang w:bidi="th-TH"/>
              </w:rPr>
              <w:t>47</w:t>
            </w:r>
            <w:r w:rsidRPr="000707A0">
              <w:rPr>
                <w:rFonts w:cs="Times New Roman"/>
                <w:sz w:val="20"/>
              </w:rPr>
              <w:t>,</w:t>
            </w:r>
            <w:r w:rsidRPr="000707A0">
              <w:rPr>
                <w:rFonts w:cs="Times New Roman"/>
                <w:sz w:val="20"/>
                <w:cs/>
                <w:lang w:bidi="th-TH"/>
              </w:rPr>
              <w:t>034</w:t>
            </w:r>
          </w:p>
        </w:tc>
        <w:tc>
          <w:tcPr>
            <w:tcW w:w="236" w:type="dxa"/>
            <w:vAlign w:val="bottom"/>
          </w:tcPr>
          <w:p w14:paraId="55832384" w14:textId="77777777" w:rsidR="00376243" w:rsidRPr="00AB5DFA" w:rsidRDefault="00376243" w:rsidP="00376243">
            <w:pPr>
              <w:tabs>
                <w:tab w:val="decimal" w:pos="1138"/>
              </w:tabs>
              <w:spacing w:line="234" w:lineRule="exact"/>
              <w:ind w:right="-108"/>
              <w:rPr>
                <w:rFonts w:cs="Times New Roman"/>
                <w:sz w:val="20"/>
              </w:rPr>
            </w:pPr>
          </w:p>
        </w:tc>
        <w:tc>
          <w:tcPr>
            <w:tcW w:w="1325" w:type="dxa"/>
            <w:vAlign w:val="bottom"/>
          </w:tcPr>
          <w:p w14:paraId="22F66C6D" w14:textId="695C9DD0" w:rsidR="00376243" w:rsidRPr="00AB5DFA" w:rsidRDefault="00376243" w:rsidP="00376243">
            <w:pPr>
              <w:pStyle w:val="acctfourfigures"/>
              <w:tabs>
                <w:tab w:val="clear" w:pos="765"/>
                <w:tab w:val="decimal" w:pos="1103"/>
              </w:tabs>
              <w:spacing w:line="234" w:lineRule="exact"/>
              <w:ind w:right="-266"/>
              <w:rPr>
                <w:rFonts w:cs="Times New Roman"/>
                <w:sz w:val="20"/>
              </w:rPr>
            </w:pPr>
            <w:r w:rsidRPr="000707A0">
              <w:rPr>
                <w:rFonts w:cs="Times New Roman"/>
                <w:sz w:val="20"/>
              </w:rPr>
              <w:t>(975,414)</w:t>
            </w:r>
          </w:p>
        </w:tc>
        <w:tc>
          <w:tcPr>
            <w:tcW w:w="236" w:type="dxa"/>
            <w:vAlign w:val="bottom"/>
          </w:tcPr>
          <w:p w14:paraId="62AA5388" w14:textId="77777777" w:rsidR="00376243" w:rsidRPr="00AB5DFA" w:rsidRDefault="00376243" w:rsidP="00376243">
            <w:pPr>
              <w:tabs>
                <w:tab w:val="decimal" w:pos="1138"/>
              </w:tabs>
              <w:spacing w:line="234" w:lineRule="exact"/>
              <w:ind w:right="-108"/>
              <w:rPr>
                <w:rFonts w:cs="Times New Roman"/>
                <w:sz w:val="20"/>
              </w:rPr>
            </w:pPr>
          </w:p>
        </w:tc>
        <w:tc>
          <w:tcPr>
            <w:tcW w:w="1360" w:type="dxa"/>
            <w:vAlign w:val="bottom"/>
          </w:tcPr>
          <w:p w14:paraId="3B53829D" w14:textId="400250E2" w:rsidR="00376243" w:rsidRPr="00AB5DFA" w:rsidRDefault="00376243" w:rsidP="00376243">
            <w:pPr>
              <w:pStyle w:val="acctfourfigures"/>
              <w:tabs>
                <w:tab w:val="clear" w:pos="765"/>
                <w:tab w:val="decimal" w:pos="1056"/>
              </w:tabs>
              <w:spacing w:line="234" w:lineRule="exact"/>
              <w:ind w:right="-150"/>
              <w:rPr>
                <w:rFonts w:cs="Times New Roman"/>
                <w:sz w:val="20"/>
                <w:lang w:bidi="th-TH"/>
              </w:rPr>
            </w:pPr>
            <w:r w:rsidRPr="000707A0">
              <w:rPr>
                <w:rFonts w:cs="Times New Roman"/>
                <w:sz w:val="20"/>
                <w:lang w:bidi="th-TH"/>
              </w:rPr>
              <w:t>928,380</w:t>
            </w:r>
          </w:p>
        </w:tc>
        <w:tc>
          <w:tcPr>
            <w:tcW w:w="236" w:type="dxa"/>
            <w:vAlign w:val="bottom"/>
          </w:tcPr>
          <w:p w14:paraId="0DC6A4B1" w14:textId="77777777" w:rsidR="00376243" w:rsidRPr="00AB5DFA" w:rsidRDefault="00376243" w:rsidP="00376243">
            <w:pPr>
              <w:tabs>
                <w:tab w:val="decimal" w:pos="1138"/>
              </w:tabs>
              <w:spacing w:line="234" w:lineRule="exact"/>
              <w:ind w:right="-108"/>
              <w:rPr>
                <w:rFonts w:cs="Times New Roman"/>
                <w:sz w:val="20"/>
              </w:rPr>
            </w:pPr>
          </w:p>
        </w:tc>
        <w:tc>
          <w:tcPr>
            <w:tcW w:w="1204" w:type="dxa"/>
            <w:vAlign w:val="bottom"/>
          </w:tcPr>
          <w:p w14:paraId="18A8E41C" w14:textId="103D0559" w:rsidR="00376243" w:rsidRPr="00AB5DFA" w:rsidRDefault="00376243" w:rsidP="00376243">
            <w:pPr>
              <w:pStyle w:val="acctfourfigures"/>
              <w:tabs>
                <w:tab w:val="clear" w:pos="765"/>
                <w:tab w:val="decimal" w:pos="1005"/>
              </w:tabs>
              <w:spacing w:line="234" w:lineRule="exact"/>
              <w:ind w:right="-150"/>
              <w:rPr>
                <w:rFonts w:cs="Times New Roman"/>
                <w:sz w:val="20"/>
                <w:lang w:bidi="th-TH"/>
              </w:rPr>
            </w:pPr>
            <w:r w:rsidRPr="000707A0">
              <w:rPr>
                <w:rFonts w:cs="Times New Roman"/>
                <w:sz w:val="20"/>
                <w:lang w:bidi="th-TH"/>
              </w:rPr>
              <w:t>-</w:t>
            </w:r>
          </w:p>
        </w:tc>
      </w:tr>
      <w:tr w:rsidR="00376243" w:rsidRPr="00AB5DFA" w14:paraId="7CCDDF15" w14:textId="77777777" w:rsidTr="00FA1F1E">
        <w:trPr>
          <w:trHeight w:val="251"/>
        </w:trPr>
        <w:tc>
          <w:tcPr>
            <w:tcW w:w="3205" w:type="dxa"/>
            <w:vAlign w:val="bottom"/>
          </w:tcPr>
          <w:p w14:paraId="1ABA4C8A" w14:textId="77777777" w:rsidR="00376243" w:rsidRPr="00AB5DFA" w:rsidRDefault="00376243" w:rsidP="00376243">
            <w:pPr>
              <w:pStyle w:val="BodyText"/>
              <w:spacing w:after="0" w:line="234" w:lineRule="exact"/>
              <w:ind w:right="-45"/>
              <w:rPr>
                <w:rFonts w:cs="Times New Roman"/>
                <w:sz w:val="20"/>
                <w:lang w:val="en-GB"/>
              </w:rPr>
            </w:pPr>
            <w:r w:rsidRPr="001A2D8A">
              <w:rPr>
                <w:rFonts w:cs="Times New Roman"/>
                <w:sz w:val="20"/>
                <w:lang w:val="en-GB"/>
              </w:rPr>
              <w:t>Change from remeasurement of</w:t>
            </w:r>
            <w:r>
              <w:rPr>
                <w:rFonts w:cs="Times New Roman"/>
                <w:sz w:val="20"/>
                <w:lang w:val="en-GB"/>
              </w:rPr>
              <w:t xml:space="preserve"> </w:t>
            </w:r>
            <w:r w:rsidRPr="001A2D8A">
              <w:rPr>
                <w:rFonts w:cs="Times New Roman"/>
                <w:sz w:val="20"/>
                <w:lang w:val="en-GB"/>
              </w:rPr>
              <w:t xml:space="preserve">ECL </w:t>
            </w:r>
          </w:p>
        </w:tc>
        <w:tc>
          <w:tcPr>
            <w:tcW w:w="1378" w:type="dxa"/>
            <w:vAlign w:val="bottom"/>
          </w:tcPr>
          <w:p w14:paraId="781714E8" w14:textId="59DE79DE" w:rsidR="00376243" w:rsidRPr="00AB5DFA" w:rsidRDefault="00376243" w:rsidP="00376243">
            <w:pPr>
              <w:pStyle w:val="acctfourfigures"/>
              <w:tabs>
                <w:tab w:val="clear" w:pos="765"/>
                <w:tab w:val="decimal" w:pos="1166"/>
              </w:tabs>
              <w:spacing w:line="234" w:lineRule="exact"/>
              <w:ind w:right="-202"/>
              <w:rPr>
                <w:rFonts w:cs="Times New Roman"/>
                <w:sz w:val="20"/>
              </w:rPr>
            </w:pPr>
            <w:r w:rsidRPr="000707A0">
              <w:rPr>
                <w:rFonts w:cs="Times New Roman"/>
                <w:sz w:val="20"/>
                <w:cs/>
                <w:lang w:bidi="th-TH"/>
              </w:rPr>
              <w:t>(1</w:t>
            </w:r>
            <w:r w:rsidRPr="000707A0">
              <w:rPr>
                <w:rFonts w:cs="Times New Roman"/>
                <w:sz w:val="20"/>
              </w:rPr>
              <w:t>,</w:t>
            </w:r>
            <w:r w:rsidRPr="000707A0">
              <w:rPr>
                <w:rFonts w:cs="Times New Roman"/>
                <w:sz w:val="20"/>
                <w:cs/>
                <w:lang w:bidi="th-TH"/>
              </w:rPr>
              <w:t>356</w:t>
            </w:r>
            <w:r w:rsidRPr="000707A0">
              <w:rPr>
                <w:rFonts w:cs="Times New Roman"/>
                <w:sz w:val="20"/>
              </w:rPr>
              <w:t>,</w:t>
            </w:r>
            <w:r w:rsidRPr="000707A0">
              <w:rPr>
                <w:rFonts w:cs="Times New Roman"/>
                <w:sz w:val="20"/>
                <w:cs/>
                <w:lang w:bidi="th-TH"/>
              </w:rPr>
              <w:t>490)</w:t>
            </w:r>
          </w:p>
        </w:tc>
        <w:tc>
          <w:tcPr>
            <w:tcW w:w="236" w:type="dxa"/>
            <w:vAlign w:val="bottom"/>
          </w:tcPr>
          <w:p w14:paraId="288A1320" w14:textId="77777777" w:rsidR="00376243" w:rsidRPr="00AB5DFA" w:rsidRDefault="00376243" w:rsidP="00376243">
            <w:pPr>
              <w:tabs>
                <w:tab w:val="decimal" w:pos="1138"/>
              </w:tabs>
              <w:spacing w:line="234" w:lineRule="exact"/>
              <w:ind w:right="-108"/>
              <w:rPr>
                <w:rFonts w:cs="Times New Roman"/>
                <w:sz w:val="20"/>
              </w:rPr>
            </w:pPr>
          </w:p>
        </w:tc>
        <w:tc>
          <w:tcPr>
            <w:tcW w:w="1325" w:type="dxa"/>
            <w:vAlign w:val="bottom"/>
          </w:tcPr>
          <w:p w14:paraId="540C7C6E" w14:textId="6C5E9129" w:rsidR="00376243" w:rsidRPr="00AB5DFA" w:rsidRDefault="00376243" w:rsidP="00376243">
            <w:pPr>
              <w:pStyle w:val="acctfourfigures"/>
              <w:tabs>
                <w:tab w:val="clear" w:pos="765"/>
                <w:tab w:val="decimal" w:pos="1103"/>
              </w:tabs>
              <w:spacing w:line="234" w:lineRule="exact"/>
              <w:ind w:right="-266"/>
              <w:rPr>
                <w:rFonts w:cs="Times New Roman"/>
                <w:sz w:val="20"/>
              </w:rPr>
            </w:pPr>
            <w:r w:rsidRPr="000707A0">
              <w:rPr>
                <w:rFonts w:cs="Times New Roman"/>
                <w:sz w:val="20"/>
              </w:rPr>
              <w:t>1,470,225</w:t>
            </w:r>
          </w:p>
        </w:tc>
        <w:tc>
          <w:tcPr>
            <w:tcW w:w="236" w:type="dxa"/>
            <w:vAlign w:val="bottom"/>
          </w:tcPr>
          <w:p w14:paraId="7E0E5E93" w14:textId="77777777" w:rsidR="00376243" w:rsidRPr="00AB5DFA" w:rsidRDefault="00376243" w:rsidP="00376243">
            <w:pPr>
              <w:tabs>
                <w:tab w:val="decimal" w:pos="1138"/>
              </w:tabs>
              <w:spacing w:line="234" w:lineRule="exact"/>
              <w:ind w:right="-108"/>
              <w:rPr>
                <w:rFonts w:cs="Times New Roman"/>
                <w:sz w:val="20"/>
              </w:rPr>
            </w:pPr>
          </w:p>
        </w:tc>
        <w:tc>
          <w:tcPr>
            <w:tcW w:w="1360" w:type="dxa"/>
            <w:vAlign w:val="bottom"/>
          </w:tcPr>
          <w:p w14:paraId="084F2CB6" w14:textId="5EB8DBDD" w:rsidR="00376243" w:rsidRPr="00AB5DFA" w:rsidRDefault="00376243" w:rsidP="00376243">
            <w:pPr>
              <w:pStyle w:val="acctfourfigures"/>
              <w:tabs>
                <w:tab w:val="clear" w:pos="765"/>
                <w:tab w:val="decimal" w:pos="1056"/>
              </w:tabs>
              <w:spacing w:line="234" w:lineRule="exact"/>
              <w:ind w:right="-150"/>
              <w:rPr>
                <w:rFonts w:cs="Times New Roman"/>
                <w:sz w:val="20"/>
                <w:lang w:bidi="th-TH"/>
              </w:rPr>
            </w:pPr>
            <w:r w:rsidRPr="000707A0">
              <w:rPr>
                <w:rFonts w:cs="Times New Roman"/>
                <w:sz w:val="20"/>
                <w:lang w:bidi="th-TH"/>
              </w:rPr>
              <w:t>2,262,760</w:t>
            </w:r>
          </w:p>
        </w:tc>
        <w:tc>
          <w:tcPr>
            <w:tcW w:w="236" w:type="dxa"/>
            <w:vAlign w:val="bottom"/>
          </w:tcPr>
          <w:p w14:paraId="6072E69B" w14:textId="77777777" w:rsidR="00376243" w:rsidRPr="00AB5DFA" w:rsidRDefault="00376243" w:rsidP="00376243">
            <w:pPr>
              <w:tabs>
                <w:tab w:val="decimal" w:pos="1138"/>
              </w:tabs>
              <w:spacing w:line="234" w:lineRule="exact"/>
              <w:ind w:right="-108"/>
              <w:rPr>
                <w:rFonts w:cs="Times New Roman"/>
                <w:sz w:val="20"/>
              </w:rPr>
            </w:pPr>
          </w:p>
        </w:tc>
        <w:tc>
          <w:tcPr>
            <w:tcW w:w="1204" w:type="dxa"/>
            <w:vAlign w:val="bottom"/>
          </w:tcPr>
          <w:p w14:paraId="3305B3C2" w14:textId="0B92DD5D" w:rsidR="00376243" w:rsidRPr="00AB5DFA" w:rsidRDefault="00376243" w:rsidP="00376243">
            <w:pPr>
              <w:pStyle w:val="acctfourfigures"/>
              <w:tabs>
                <w:tab w:val="clear" w:pos="765"/>
                <w:tab w:val="decimal" w:pos="1005"/>
              </w:tabs>
              <w:spacing w:line="234" w:lineRule="exact"/>
              <w:ind w:right="-150"/>
              <w:rPr>
                <w:rFonts w:cs="Times New Roman"/>
                <w:sz w:val="20"/>
                <w:lang w:bidi="th-TH"/>
              </w:rPr>
            </w:pPr>
            <w:r w:rsidRPr="000707A0">
              <w:rPr>
                <w:rFonts w:cs="Times New Roman"/>
                <w:sz w:val="20"/>
                <w:cs/>
                <w:lang w:bidi="th-TH"/>
              </w:rPr>
              <w:t>2</w:t>
            </w:r>
            <w:r w:rsidRPr="000707A0">
              <w:rPr>
                <w:rFonts w:cs="Times New Roman"/>
                <w:sz w:val="20"/>
                <w:lang w:bidi="th-TH"/>
              </w:rPr>
              <w:t>,</w:t>
            </w:r>
            <w:r w:rsidRPr="000707A0">
              <w:rPr>
                <w:rFonts w:cs="Times New Roman"/>
                <w:sz w:val="20"/>
                <w:cs/>
                <w:lang w:bidi="th-TH"/>
              </w:rPr>
              <w:t>376</w:t>
            </w:r>
            <w:r w:rsidRPr="000707A0">
              <w:rPr>
                <w:rFonts w:cs="Times New Roman"/>
                <w:sz w:val="20"/>
                <w:lang w:bidi="th-TH"/>
              </w:rPr>
              <w:t>,</w:t>
            </w:r>
            <w:r w:rsidRPr="000707A0">
              <w:rPr>
                <w:rFonts w:cs="Times New Roman"/>
                <w:sz w:val="20"/>
                <w:cs/>
                <w:lang w:bidi="th-TH"/>
              </w:rPr>
              <w:t>495</w:t>
            </w:r>
          </w:p>
        </w:tc>
      </w:tr>
      <w:tr w:rsidR="00376243" w:rsidRPr="00AB5DFA" w14:paraId="3009A5B1" w14:textId="77777777" w:rsidTr="00FA1F1E">
        <w:trPr>
          <w:trHeight w:val="251"/>
        </w:trPr>
        <w:tc>
          <w:tcPr>
            <w:tcW w:w="3205" w:type="dxa"/>
            <w:vAlign w:val="bottom"/>
          </w:tcPr>
          <w:p w14:paraId="00F41F05" w14:textId="77777777" w:rsidR="00376243" w:rsidRPr="00AB5DFA" w:rsidRDefault="00376243" w:rsidP="00376243">
            <w:pPr>
              <w:pStyle w:val="BodyText"/>
              <w:spacing w:after="0" w:line="234" w:lineRule="exact"/>
              <w:ind w:right="-45"/>
              <w:rPr>
                <w:rFonts w:cs="Times New Roman"/>
                <w:sz w:val="20"/>
                <w:lang w:val="en-GB"/>
              </w:rPr>
            </w:pPr>
            <w:r w:rsidRPr="001A2D8A">
              <w:rPr>
                <w:rFonts w:cs="Times New Roman"/>
                <w:sz w:val="20"/>
                <w:lang w:val="en-GB"/>
              </w:rPr>
              <w:t xml:space="preserve">Purchased or acquired </w:t>
            </w:r>
          </w:p>
        </w:tc>
        <w:tc>
          <w:tcPr>
            <w:tcW w:w="1378" w:type="dxa"/>
            <w:vAlign w:val="bottom"/>
          </w:tcPr>
          <w:p w14:paraId="3056B5FE" w14:textId="4F3D8EB3" w:rsidR="00376243" w:rsidRPr="00AB5DFA" w:rsidRDefault="00376243" w:rsidP="00376243">
            <w:pPr>
              <w:pStyle w:val="acctfourfigures"/>
              <w:tabs>
                <w:tab w:val="clear" w:pos="765"/>
                <w:tab w:val="decimal" w:pos="1166"/>
              </w:tabs>
              <w:spacing w:line="234" w:lineRule="exact"/>
              <w:ind w:right="-202"/>
              <w:rPr>
                <w:rFonts w:cs="Times New Roman"/>
                <w:sz w:val="20"/>
              </w:rPr>
            </w:pPr>
            <w:r w:rsidRPr="000707A0">
              <w:rPr>
                <w:rFonts w:cs="Times New Roman"/>
                <w:sz w:val="20"/>
              </w:rPr>
              <w:t>875,476</w:t>
            </w:r>
          </w:p>
        </w:tc>
        <w:tc>
          <w:tcPr>
            <w:tcW w:w="236" w:type="dxa"/>
            <w:vAlign w:val="bottom"/>
          </w:tcPr>
          <w:p w14:paraId="0990AD71" w14:textId="77777777" w:rsidR="00376243" w:rsidRPr="00AB5DFA" w:rsidRDefault="00376243" w:rsidP="00376243">
            <w:pPr>
              <w:tabs>
                <w:tab w:val="decimal" w:pos="1138"/>
              </w:tabs>
              <w:spacing w:line="234" w:lineRule="exact"/>
              <w:ind w:right="-108"/>
              <w:rPr>
                <w:rFonts w:cs="Times New Roman"/>
                <w:sz w:val="20"/>
              </w:rPr>
            </w:pPr>
          </w:p>
        </w:tc>
        <w:tc>
          <w:tcPr>
            <w:tcW w:w="1325" w:type="dxa"/>
            <w:vAlign w:val="bottom"/>
          </w:tcPr>
          <w:p w14:paraId="0E5A70B4" w14:textId="78BFBF81" w:rsidR="00376243" w:rsidRPr="00AB5DFA" w:rsidRDefault="00376243" w:rsidP="00376243">
            <w:pPr>
              <w:pStyle w:val="acctfourfigures"/>
              <w:tabs>
                <w:tab w:val="clear" w:pos="765"/>
                <w:tab w:val="decimal" w:pos="1103"/>
              </w:tabs>
              <w:spacing w:line="234" w:lineRule="exact"/>
              <w:ind w:right="-266"/>
              <w:rPr>
                <w:rFonts w:cs="Times New Roman"/>
                <w:sz w:val="20"/>
              </w:rPr>
            </w:pPr>
            <w:r w:rsidRPr="000707A0">
              <w:rPr>
                <w:rFonts w:cs="Times New Roman"/>
                <w:sz w:val="20"/>
              </w:rPr>
              <w:t>1,164,501</w:t>
            </w:r>
          </w:p>
        </w:tc>
        <w:tc>
          <w:tcPr>
            <w:tcW w:w="236" w:type="dxa"/>
            <w:vAlign w:val="bottom"/>
          </w:tcPr>
          <w:p w14:paraId="3EA25E67" w14:textId="77777777" w:rsidR="00376243" w:rsidRPr="00AB5DFA" w:rsidRDefault="00376243" w:rsidP="00376243">
            <w:pPr>
              <w:tabs>
                <w:tab w:val="decimal" w:pos="1138"/>
              </w:tabs>
              <w:spacing w:line="234" w:lineRule="exact"/>
              <w:ind w:right="-108"/>
              <w:rPr>
                <w:rFonts w:cs="Times New Roman"/>
                <w:sz w:val="20"/>
              </w:rPr>
            </w:pPr>
          </w:p>
        </w:tc>
        <w:tc>
          <w:tcPr>
            <w:tcW w:w="1360" w:type="dxa"/>
            <w:vAlign w:val="bottom"/>
          </w:tcPr>
          <w:p w14:paraId="760C6FAB" w14:textId="221EB45F" w:rsidR="00376243" w:rsidRPr="00AB5DFA" w:rsidRDefault="00376243" w:rsidP="00376243">
            <w:pPr>
              <w:pStyle w:val="acctfourfigures"/>
              <w:tabs>
                <w:tab w:val="clear" w:pos="765"/>
                <w:tab w:val="decimal" w:pos="1056"/>
              </w:tabs>
              <w:spacing w:line="234" w:lineRule="exact"/>
              <w:ind w:right="-150"/>
              <w:rPr>
                <w:rFonts w:cs="Times New Roman"/>
                <w:sz w:val="20"/>
                <w:lang w:bidi="th-TH"/>
              </w:rPr>
            </w:pPr>
            <w:r w:rsidRPr="000707A0">
              <w:rPr>
                <w:rFonts w:cs="Times New Roman"/>
                <w:sz w:val="20"/>
                <w:lang w:bidi="th-TH"/>
              </w:rPr>
              <w:t>974,879</w:t>
            </w:r>
          </w:p>
        </w:tc>
        <w:tc>
          <w:tcPr>
            <w:tcW w:w="236" w:type="dxa"/>
            <w:vAlign w:val="bottom"/>
          </w:tcPr>
          <w:p w14:paraId="5624D7F9" w14:textId="77777777" w:rsidR="00376243" w:rsidRPr="00AB5DFA" w:rsidRDefault="00376243" w:rsidP="00376243">
            <w:pPr>
              <w:tabs>
                <w:tab w:val="decimal" w:pos="1138"/>
              </w:tabs>
              <w:spacing w:line="234" w:lineRule="exact"/>
              <w:ind w:right="-108"/>
              <w:rPr>
                <w:rFonts w:cs="Times New Roman"/>
                <w:sz w:val="20"/>
              </w:rPr>
            </w:pPr>
          </w:p>
        </w:tc>
        <w:tc>
          <w:tcPr>
            <w:tcW w:w="1204" w:type="dxa"/>
            <w:vAlign w:val="bottom"/>
          </w:tcPr>
          <w:p w14:paraId="5E7E582D" w14:textId="39882821" w:rsidR="00376243" w:rsidRPr="00AB5DFA" w:rsidRDefault="00376243" w:rsidP="00376243">
            <w:pPr>
              <w:pStyle w:val="acctfourfigures"/>
              <w:tabs>
                <w:tab w:val="clear" w:pos="765"/>
                <w:tab w:val="decimal" w:pos="1005"/>
              </w:tabs>
              <w:spacing w:line="234" w:lineRule="exact"/>
              <w:ind w:right="-150"/>
              <w:rPr>
                <w:rFonts w:cs="Times New Roman"/>
                <w:sz w:val="20"/>
                <w:lang w:bidi="th-TH"/>
              </w:rPr>
            </w:pPr>
            <w:r w:rsidRPr="000707A0">
              <w:rPr>
                <w:rFonts w:cs="Times New Roman"/>
                <w:sz w:val="20"/>
                <w:lang w:bidi="th-TH"/>
              </w:rPr>
              <w:t>3,014,856</w:t>
            </w:r>
          </w:p>
        </w:tc>
      </w:tr>
      <w:tr w:rsidR="00376243" w:rsidRPr="00AB5DFA" w14:paraId="09E0788F" w14:textId="77777777" w:rsidTr="00FA1F1E">
        <w:trPr>
          <w:trHeight w:val="242"/>
        </w:trPr>
        <w:tc>
          <w:tcPr>
            <w:tcW w:w="3205" w:type="dxa"/>
            <w:vAlign w:val="bottom"/>
          </w:tcPr>
          <w:p w14:paraId="7D264DFD" w14:textId="77777777" w:rsidR="00376243" w:rsidRPr="00AB5DFA" w:rsidRDefault="00376243" w:rsidP="00376243">
            <w:pPr>
              <w:pStyle w:val="BodyText"/>
              <w:spacing w:after="0" w:line="234" w:lineRule="exact"/>
              <w:ind w:right="-45"/>
              <w:rPr>
                <w:rFonts w:cs="Times New Roman"/>
                <w:sz w:val="20"/>
                <w:lang w:val="en-GB"/>
              </w:rPr>
            </w:pPr>
            <w:r w:rsidRPr="001A2D8A">
              <w:rPr>
                <w:rFonts w:cs="Times New Roman"/>
                <w:sz w:val="20"/>
                <w:lang w:val="en-GB"/>
              </w:rPr>
              <w:t xml:space="preserve">Derecognised </w:t>
            </w:r>
          </w:p>
        </w:tc>
        <w:tc>
          <w:tcPr>
            <w:tcW w:w="1378" w:type="dxa"/>
            <w:vAlign w:val="bottom"/>
          </w:tcPr>
          <w:p w14:paraId="418AE92F" w14:textId="1AF32332" w:rsidR="00376243" w:rsidRPr="00AB5DFA" w:rsidRDefault="00376243" w:rsidP="00376243">
            <w:pPr>
              <w:pStyle w:val="acctfourfigures"/>
              <w:tabs>
                <w:tab w:val="clear" w:pos="765"/>
                <w:tab w:val="decimal" w:pos="1166"/>
              </w:tabs>
              <w:spacing w:line="234" w:lineRule="exact"/>
              <w:ind w:right="-202"/>
              <w:rPr>
                <w:rFonts w:cs="Times New Roman"/>
                <w:sz w:val="20"/>
              </w:rPr>
            </w:pPr>
            <w:r w:rsidRPr="000707A0">
              <w:rPr>
                <w:rFonts w:cs="Times New Roman"/>
                <w:sz w:val="20"/>
              </w:rPr>
              <w:t>(182,040)</w:t>
            </w:r>
          </w:p>
        </w:tc>
        <w:tc>
          <w:tcPr>
            <w:tcW w:w="236" w:type="dxa"/>
            <w:vAlign w:val="bottom"/>
          </w:tcPr>
          <w:p w14:paraId="092076BC" w14:textId="77777777" w:rsidR="00376243" w:rsidRPr="00AB5DFA" w:rsidRDefault="00376243" w:rsidP="00376243">
            <w:pPr>
              <w:tabs>
                <w:tab w:val="decimal" w:pos="1138"/>
              </w:tabs>
              <w:spacing w:line="234" w:lineRule="exact"/>
              <w:ind w:right="-108"/>
              <w:rPr>
                <w:rFonts w:cs="Times New Roman"/>
                <w:sz w:val="20"/>
              </w:rPr>
            </w:pPr>
          </w:p>
        </w:tc>
        <w:tc>
          <w:tcPr>
            <w:tcW w:w="1325" w:type="dxa"/>
            <w:vAlign w:val="bottom"/>
          </w:tcPr>
          <w:p w14:paraId="3D77C8CA" w14:textId="384DA3F0" w:rsidR="00376243" w:rsidRPr="00AB5DFA" w:rsidRDefault="00376243" w:rsidP="00376243">
            <w:pPr>
              <w:pStyle w:val="acctfourfigures"/>
              <w:tabs>
                <w:tab w:val="clear" w:pos="765"/>
                <w:tab w:val="decimal" w:pos="1103"/>
              </w:tabs>
              <w:spacing w:line="234" w:lineRule="exact"/>
              <w:ind w:right="-266"/>
              <w:rPr>
                <w:rFonts w:cs="Times New Roman"/>
                <w:sz w:val="20"/>
              </w:rPr>
            </w:pPr>
            <w:r w:rsidRPr="000707A0">
              <w:rPr>
                <w:rFonts w:cs="Times New Roman"/>
                <w:sz w:val="20"/>
              </w:rPr>
              <w:t>(947,696)</w:t>
            </w:r>
          </w:p>
        </w:tc>
        <w:tc>
          <w:tcPr>
            <w:tcW w:w="236" w:type="dxa"/>
            <w:vAlign w:val="bottom"/>
          </w:tcPr>
          <w:p w14:paraId="375EB397" w14:textId="77777777" w:rsidR="00376243" w:rsidRPr="00AB5DFA" w:rsidRDefault="00376243" w:rsidP="00376243">
            <w:pPr>
              <w:tabs>
                <w:tab w:val="decimal" w:pos="1138"/>
              </w:tabs>
              <w:spacing w:line="234" w:lineRule="exact"/>
              <w:ind w:right="-108"/>
              <w:rPr>
                <w:rFonts w:cs="Times New Roman"/>
                <w:sz w:val="20"/>
              </w:rPr>
            </w:pPr>
          </w:p>
        </w:tc>
        <w:tc>
          <w:tcPr>
            <w:tcW w:w="1360" w:type="dxa"/>
            <w:vAlign w:val="bottom"/>
          </w:tcPr>
          <w:p w14:paraId="471C8943" w14:textId="5F973524" w:rsidR="00376243" w:rsidRPr="00AB5DFA" w:rsidRDefault="00376243" w:rsidP="00376243">
            <w:pPr>
              <w:pStyle w:val="acctfourfigures"/>
              <w:tabs>
                <w:tab w:val="clear" w:pos="765"/>
                <w:tab w:val="decimal" w:pos="1056"/>
              </w:tabs>
              <w:spacing w:line="234" w:lineRule="exact"/>
              <w:ind w:right="-150"/>
              <w:rPr>
                <w:rFonts w:cs="Times New Roman"/>
                <w:sz w:val="20"/>
                <w:lang w:bidi="th-TH"/>
              </w:rPr>
            </w:pPr>
            <w:r w:rsidRPr="000707A0">
              <w:rPr>
                <w:rFonts w:cs="Times New Roman"/>
                <w:sz w:val="20"/>
                <w:lang w:bidi="th-TH"/>
              </w:rPr>
              <w:t>(1,894,905)</w:t>
            </w:r>
          </w:p>
        </w:tc>
        <w:tc>
          <w:tcPr>
            <w:tcW w:w="236" w:type="dxa"/>
            <w:vAlign w:val="bottom"/>
          </w:tcPr>
          <w:p w14:paraId="2CCAAE47" w14:textId="77777777" w:rsidR="00376243" w:rsidRPr="00AB5DFA" w:rsidRDefault="00376243" w:rsidP="00376243">
            <w:pPr>
              <w:tabs>
                <w:tab w:val="decimal" w:pos="1138"/>
              </w:tabs>
              <w:spacing w:line="234" w:lineRule="exact"/>
              <w:ind w:right="-108"/>
              <w:rPr>
                <w:rFonts w:cs="Times New Roman"/>
                <w:sz w:val="20"/>
              </w:rPr>
            </w:pPr>
          </w:p>
        </w:tc>
        <w:tc>
          <w:tcPr>
            <w:tcW w:w="1204" w:type="dxa"/>
            <w:vAlign w:val="bottom"/>
          </w:tcPr>
          <w:p w14:paraId="768C9296" w14:textId="65843680" w:rsidR="00376243" w:rsidRPr="00AB5DFA" w:rsidRDefault="00376243" w:rsidP="00376243">
            <w:pPr>
              <w:pStyle w:val="acctfourfigures"/>
              <w:tabs>
                <w:tab w:val="clear" w:pos="765"/>
                <w:tab w:val="decimal" w:pos="1005"/>
              </w:tabs>
              <w:spacing w:line="234" w:lineRule="exact"/>
              <w:ind w:right="-150"/>
              <w:rPr>
                <w:rFonts w:cs="Times New Roman"/>
                <w:sz w:val="20"/>
                <w:lang w:bidi="th-TH"/>
              </w:rPr>
            </w:pPr>
            <w:r w:rsidRPr="000707A0">
              <w:rPr>
                <w:rFonts w:cs="Times New Roman"/>
                <w:sz w:val="20"/>
                <w:lang w:bidi="th-TH"/>
              </w:rPr>
              <w:t>(3,024,641)</w:t>
            </w:r>
          </w:p>
        </w:tc>
      </w:tr>
      <w:tr w:rsidR="00376243" w:rsidRPr="00AB5DFA" w14:paraId="10C8B935" w14:textId="77777777" w:rsidTr="00FA1F1E">
        <w:trPr>
          <w:trHeight w:val="251"/>
        </w:trPr>
        <w:tc>
          <w:tcPr>
            <w:tcW w:w="3205" w:type="dxa"/>
            <w:vAlign w:val="bottom"/>
          </w:tcPr>
          <w:p w14:paraId="037DC75E" w14:textId="77777777" w:rsidR="00376243" w:rsidRPr="00AB5DFA" w:rsidRDefault="00376243" w:rsidP="00376243">
            <w:pPr>
              <w:pStyle w:val="BodyText"/>
              <w:spacing w:after="0" w:line="234" w:lineRule="exact"/>
              <w:ind w:right="-45"/>
              <w:rPr>
                <w:rFonts w:cs="Times New Roman"/>
                <w:sz w:val="20"/>
                <w:lang w:val="en-GB"/>
              </w:rPr>
            </w:pPr>
            <w:r w:rsidRPr="001A2D8A">
              <w:rPr>
                <w:rFonts w:cs="Times New Roman"/>
                <w:sz w:val="20"/>
                <w:lang w:val="en-GB"/>
              </w:rPr>
              <w:t>Written-off</w:t>
            </w:r>
          </w:p>
        </w:tc>
        <w:tc>
          <w:tcPr>
            <w:tcW w:w="1378" w:type="dxa"/>
            <w:vAlign w:val="bottom"/>
          </w:tcPr>
          <w:p w14:paraId="0B560438" w14:textId="54900722" w:rsidR="00376243" w:rsidRPr="00AB5DFA" w:rsidRDefault="00376243" w:rsidP="00376243">
            <w:pPr>
              <w:pStyle w:val="acctfourfigures"/>
              <w:tabs>
                <w:tab w:val="clear" w:pos="765"/>
                <w:tab w:val="decimal" w:pos="1166"/>
              </w:tabs>
              <w:spacing w:line="234" w:lineRule="exact"/>
              <w:ind w:right="-202"/>
              <w:rPr>
                <w:rFonts w:cs="Times New Roman"/>
                <w:sz w:val="20"/>
              </w:rPr>
            </w:pPr>
            <w:r w:rsidRPr="000707A0">
              <w:rPr>
                <w:rFonts w:cs="Times New Roman"/>
                <w:sz w:val="20"/>
              </w:rPr>
              <w:t>-</w:t>
            </w:r>
          </w:p>
        </w:tc>
        <w:tc>
          <w:tcPr>
            <w:tcW w:w="236" w:type="dxa"/>
            <w:vAlign w:val="bottom"/>
          </w:tcPr>
          <w:p w14:paraId="7DEC8C1E" w14:textId="77777777" w:rsidR="00376243" w:rsidRPr="00AB5DFA" w:rsidRDefault="00376243" w:rsidP="00376243">
            <w:pPr>
              <w:tabs>
                <w:tab w:val="decimal" w:pos="1138"/>
              </w:tabs>
              <w:spacing w:line="234" w:lineRule="exact"/>
              <w:ind w:right="-108"/>
              <w:rPr>
                <w:rFonts w:cs="Times New Roman"/>
                <w:sz w:val="20"/>
              </w:rPr>
            </w:pPr>
          </w:p>
        </w:tc>
        <w:tc>
          <w:tcPr>
            <w:tcW w:w="1325" w:type="dxa"/>
            <w:vAlign w:val="bottom"/>
          </w:tcPr>
          <w:p w14:paraId="76C84871" w14:textId="116328D5" w:rsidR="00376243" w:rsidRPr="00AB5DFA" w:rsidRDefault="00376243" w:rsidP="00376243">
            <w:pPr>
              <w:pStyle w:val="acctfourfigures"/>
              <w:tabs>
                <w:tab w:val="clear" w:pos="765"/>
                <w:tab w:val="decimal" w:pos="1103"/>
              </w:tabs>
              <w:spacing w:line="234" w:lineRule="exact"/>
              <w:ind w:right="-266"/>
              <w:rPr>
                <w:rFonts w:cs="Times New Roman"/>
                <w:sz w:val="20"/>
              </w:rPr>
            </w:pPr>
            <w:r w:rsidRPr="000707A0">
              <w:rPr>
                <w:rFonts w:cs="Times New Roman"/>
                <w:sz w:val="20"/>
              </w:rPr>
              <w:t>-</w:t>
            </w:r>
          </w:p>
        </w:tc>
        <w:tc>
          <w:tcPr>
            <w:tcW w:w="236" w:type="dxa"/>
            <w:vAlign w:val="bottom"/>
          </w:tcPr>
          <w:p w14:paraId="7C900677" w14:textId="77777777" w:rsidR="00376243" w:rsidRPr="00AB5DFA" w:rsidRDefault="00376243" w:rsidP="00376243">
            <w:pPr>
              <w:tabs>
                <w:tab w:val="decimal" w:pos="1138"/>
              </w:tabs>
              <w:spacing w:line="234" w:lineRule="exact"/>
              <w:ind w:right="-108"/>
              <w:rPr>
                <w:rFonts w:cs="Times New Roman"/>
                <w:sz w:val="20"/>
              </w:rPr>
            </w:pPr>
          </w:p>
        </w:tc>
        <w:tc>
          <w:tcPr>
            <w:tcW w:w="1360" w:type="dxa"/>
            <w:vAlign w:val="bottom"/>
          </w:tcPr>
          <w:p w14:paraId="3C550754" w14:textId="7F1EAD4A" w:rsidR="00376243" w:rsidRPr="00B42F1D" w:rsidRDefault="00376243" w:rsidP="00376243">
            <w:pPr>
              <w:pStyle w:val="acctfourfigures"/>
              <w:tabs>
                <w:tab w:val="clear" w:pos="765"/>
                <w:tab w:val="decimal" w:pos="1056"/>
              </w:tabs>
              <w:spacing w:line="234" w:lineRule="exact"/>
              <w:ind w:right="-150"/>
              <w:rPr>
                <w:rFonts w:cs="Times New Roman"/>
                <w:sz w:val="20"/>
                <w:lang w:bidi="th-TH"/>
              </w:rPr>
            </w:pPr>
            <w:r w:rsidRPr="000707A0">
              <w:rPr>
                <w:rFonts w:cs="Times New Roman"/>
                <w:sz w:val="20"/>
                <w:lang w:bidi="th-TH"/>
              </w:rPr>
              <w:t>(1,500,85</w:t>
            </w:r>
            <w:r>
              <w:rPr>
                <w:rFonts w:cs="Times New Roman"/>
                <w:sz w:val="20"/>
                <w:lang w:bidi="th-TH"/>
              </w:rPr>
              <w:t>3</w:t>
            </w:r>
            <w:r w:rsidRPr="000707A0">
              <w:rPr>
                <w:rFonts w:cs="Times New Roman"/>
                <w:sz w:val="20"/>
                <w:lang w:bidi="th-TH"/>
              </w:rPr>
              <w:t>)</w:t>
            </w:r>
          </w:p>
        </w:tc>
        <w:tc>
          <w:tcPr>
            <w:tcW w:w="236" w:type="dxa"/>
            <w:vAlign w:val="bottom"/>
          </w:tcPr>
          <w:p w14:paraId="25070459" w14:textId="77777777" w:rsidR="00376243" w:rsidRPr="00B42F1D" w:rsidRDefault="00376243" w:rsidP="00376243">
            <w:pPr>
              <w:tabs>
                <w:tab w:val="decimal" w:pos="1138"/>
              </w:tabs>
              <w:spacing w:line="234" w:lineRule="exact"/>
              <w:ind w:right="-108"/>
              <w:rPr>
                <w:rFonts w:cs="Times New Roman"/>
                <w:sz w:val="20"/>
              </w:rPr>
            </w:pPr>
          </w:p>
        </w:tc>
        <w:tc>
          <w:tcPr>
            <w:tcW w:w="1204" w:type="dxa"/>
            <w:vAlign w:val="bottom"/>
          </w:tcPr>
          <w:p w14:paraId="193E9437" w14:textId="0B90EA32" w:rsidR="00376243" w:rsidRPr="00B42F1D" w:rsidRDefault="00376243" w:rsidP="00376243">
            <w:pPr>
              <w:pStyle w:val="acctfourfigures"/>
              <w:tabs>
                <w:tab w:val="clear" w:pos="765"/>
                <w:tab w:val="decimal" w:pos="1005"/>
              </w:tabs>
              <w:spacing w:line="234" w:lineRule="exact"/>
              <w:ind w:right="-150"/>
              <w:rPr>
                <w:rFonts w:cs="Times New Roman"/>
                <w:sz w:val="20"/>
                <w:lang w:bidi="th-TH"/>
              </w:rPr>
            </w:pPr>
            <w:r w:rsidRPr="000707A0">
              <w:rPr>
                <w:rFonts w:cs="Times New Roman"/>
                <w:sz w:val="20"/>
                <w:lang w:bidi="th-TH"/>
              </w:rPr>
              <w:t>(1,500,85</w:t>
            </w:r>
            <w:r>
              <w:rPr>
                <w:rFonts w:cs="Times New Roman"/>
                <w:sz w:val="20"/>
                <w:lang w:bidi="th-TH"/>
              </w:rPr>
              <w:t>3</w:t>
            </w:r>
            <w:r w:rsidRPr="000707A0">
              <w:rPr>
                <w:rFonts w:cs="Times New Roman"/>
                <w:sz w:val="20"/>
                <w:lang w:bidi="th-TH"/>
              </w:rPr>
              <w:t>)</w:t>
            </w:r>
          </w:p>
        </w:tc>
      </w:tr>
      <w:tr w:rsidR="00376243" w:rsidRPr="00B4553D" w14:paraId="0F98F7D7" w14:textId="77777777" w:rsidTr="00FA1F1E">
        <w:trPr>
          <w:trHeight w:val="503"/>
        </w:trPr>
        <w:tc>
          <w:tcPr>
            <w:tcW w:w="3205" w:type="dxa"/>
            <w:vAlign w:val="bottom"/>
          </w:tcPr>
          <w:p w14:paraId="7F75D4B5" w14:textId="05D28A4F" w:rsidR="00376243" w:rsidRPr="00AB5DFA" w:rsidRDefault="00376243" w:rsidP="00376243">
            <w:pPr>
              <w:pStyle w:val="BodyText"/>
              <w:spacing w:after="0" w:line="234" w:lineRule="exact"/>
              <w:ind w:right="-45"/>
              <w:rPr>
                <w:rFonts w:cs="Times New Roman"/>
                <w:b/>
                <w:bCs/>
                <w:sz w:val="20"/>
                <w:lang w:val="en-GB"/>
              </w:rPr>
            </w:pPr>
            <w:r w:rsidRPr="00AB5DFA">
              <w:rPr>
                <w:rFonts w:cs="Times New Roman"/>
                <w:b/>
                <w:bCs/>
                <w:sz w:val="20"/>
                <w:lang w:val="en-GB"/>
              </w:rPr>
              <w:t>At 31 December 202</w:t>
            </w:r>
            <w:r>
              <w:rPr>
                <w:rFonts w:cs="Times New Roman"/>
                <w:b/>
                <w:bCs/>
                <w:sz w:val="20"/>
                <w:lang w:val="en-GB"/>
              </w:rPr>
              <w:t>4</w:t>
            </w:r>
            <w:r w:rsidRPr="00AB5DFA">
              <w:rPr>
                <w:rFonts w:cs="Times New Roman"/>
                <w:b/>
                <w:bCs/>
                <w:sz w:val="20"/>
                <w:lang w:val="en-GB"/>
              </w:rPr>
              <w:t xml:space="preserve"> and </w:t>
            </w:r>
          </w:p>
          <w:p w14:paraId="666E1545" w14:textId="4067B4EA" w:rsidR="00376243" w:rsidRPr="00AB5DFA" w:rsidRDefault="00376243" w:rsidP="00376243">
            <w:pPr>
              <w:pStyle w:val="BodyText"/>
              <w:spacing w:after="0" w:line="234" w:lineRule="exact"/>
              <w:ind w:left="254" w:right="-45" w:hanging="254"/>
              <w:rPr>
                <w:rFonts w:cs="Times New Roman"/>
                <w:b/>
                <w:bCs/>
                <w:sz w:val="20"/>
                <w:rtl/>
                <w:cs/>
                <w:lang w:val="en-GB"/>
              </w:rPr>
            </w:pPr>
            <w:r w:rsidRPr="00AB5DFA">
              <w:rPr>
                <w:rFonts w:cs="Times New Roman"/>
                <w:b/>
                <w:bCs/>
                <w:sz w:val="20"/>
                <w:lang w:val="en-GB"/>
              </w:rPr>
              <w:tab/>
              <w:t>1 January 202</w:t>
            </w:r>
            <w:r>
              <w:rPr>
                <w:rFonts w:cs="Times New Roman"/>
                <w:b/>
                <w:bCs/>
                <w:sz w:val="20"/>
                <w:lang w:val="en-GB"/>
              </w:rPr>
              <w:t>5</w:t>
            </w:r>
          </w:p>
        </w:tc>
        <w:tc>
          <w:tcPr>
            <w:tcW w:w="1378" w:type="dxa"/>
            <w:tcBorders>
              <w:top w:val="single" w:sz="4" w:space="0" w:color="auto"/>
            </w:tcBorders>
            <w:vAlign w:val="bottom"/>
          </w:tcPr>
          <w:p w14:paraId="2832D91A" w14:textId="36AA71D1" w:rsidR="00376243" w:rsidRPr="00B4553D" w:rsidRDefault="00376243" w:rsidP="00376243">
            <w:pPr>
              <w:pStyle w:val="acctfourfigures"/>
              <w:tabs>
                <w:tab w:val="clear" w:pos="765"/>
                <w:tab w:val="decimal" w:pos="1166"/>
              </w:tabs>
              <w:spacing w:line="234" w:lineRule="exact"/>
              <w:ind w:right="-202"/>
              <w:rPr>
                <w:rFonts w:cs="Times New Roman"/>
                <w:b/>
                <w:bCs/>
                <w:sz w:val="20"/>
              </w:rPr>
            </w:pPr>
            <w:r w:rsidRPr="000707A0">
              <w:rPr>
                <w:rFonts w:cs="Times New Roman"/>
                <w:b/>
                <w:bCs/>
                <w:sz w:val="20"/>
              </w:rPr>
              <w:t>2,557,652</w:t>
            </w:r>
          </w:p>
        </w:tc>
        <w:tc>
          <w:tcPr>
            <w:tcW w:w="236" w:type="dxa"/>
            <w:vAlign w:val="bottom"/>
          </w:tcPr>
          <w:p w14:paraId="41BF768A" w14:textId="77777777" w:rsidR="00376243" w:rsidRPr="00B4553D" w:rsidRDefault="00376243" w:rsidP="00376243">
            <w:pPr>
              <w:tabs>
                <w:tab w:val="decimal" w:pos="1138"/>
              </w:tabs>
              <w:spacing w:line="234" w:lineRule="exact"/>
              <w:ind w:right="-108"/>
              <w:rPr>
                <w:rFonts w:cs="Times New Roman"/>
                <w:b/>
                <w:bCs/>
                <w:sz w:val="20"/>
              </w:rPr>
            </w:pPr>
          </w:p>
        </w:tc>
        <w:tc>
          <w:tcPr>
            <w:tcW w:w="1325" w:type="dxa"/>
            <w:tcBorders>
              <w:top w:val="single" w:sz="4" w:space="0" w:color="auto"/>
            </w:tcBorders>
            <w:vAlign w:val="bottom"/>
          </w:tcPr>
          <w:p w14:paraId="71FEA898" w14:textId="43DD25BC" w:rsidR="00376243" w:rsidRPr="009E629B" w:rsidRDefault="00376243" w:rsidP="00376243">
            <w:pPr>
              <w:pStyle w:val="acctfourfigures"/>
              <w:tabs>
                <w:tab w:val="clear" w:pos="765"/>
                <w:tab w:val="decimal" w:pos="1103"/>
              </w:tabs>
              <w:spacing w:line="234" w:lineRule="exact"/>
              <w:ind w:right="-266"/>
              <w:rPr>
                <w:rFonts w:cs="Times New Roman"/>
                <w:b/>
                <w:bCs/>
                <w:sz w:val="20"/>
              </w:rPr>
            </w:pPr>
            <w:r w:rsidRPr="00B95516">
              <w:rPr>
                <w:rFonts w:cs="Times New Roman"/>
                <w:b/>
                <w:bCs/>
                <w:sz w:val="20"/>
              </w:rPr>
              <w:t>3,095,357</w:t>
            </w:r>
          </w:p>
        </w:tc>
        <w:tc>
          <w:tcPr>
            <w:tcW w:w="236" w:type="dxa"/>
            <w:vAlign w:val="bottom"/>
          </w:tcPr>
          <w:p w14:paraId="5196C887" w14:textId="77777777" w:rsidR="00376243" w:rsidRPr="009E629B" w:rsidRDefault="00376243" w:rsidP="00376243">
            <w:pPr>
              <w:tabs>
                <w:tab w:val="decimal" w:pos="1138"/>
              </w:tabs>
              <w:spacing w:line="234" w:lineRule="exact"/>
              <w:ind w:right="-108"/>
              <w:rPr>
                <w:rFonts w:cs="Times New Roman"/>
                <w:b/>
                <w:bCs/>
                <w:sz w:val="20"/>
              </w:rPr>
            </w:pPr>
          </w:p>
        </w:tc>
        <w:tc>
          <w:tcPr>
            <w:tcW w:w="1360" w:type="dxa"/>
            <w:tcBorders>
              <w:top w:val="single" w:sz="4" w:space="0" w:color="auto"/>
            </w:tcBorders>
            <w:vAlign w:val="bottom"/>
          </w:tcPr>
          <w:p w14:paraId="78A8F699" w14:textId="70DFB952" w:rsidR="00376243" w:rsidRPr="00B95516" w:rsidRDefault="00376243" w:rsidP="00376243">
            <w:pPr>
              <w:pStyle w:val="acctfourfigures"/>
              <w:tabs>
                <w:tab w:val="clear" w:pos="765"/>
                <w:tab w:val="decimal" w:pos="1056"/>
              </w:tabs>
              <w:spacing w:line="234" w:lineRule="exact"/>
              <w:ind w:right="-150"/>
              <w:rPr>
                <w:rFonts w:cs="Times New Roman"/>
                <w:b/>
                <w:bCs/>
                <w:sz w:val="20"/>
                <w:lang w:bidi="th-TH"/>
              </w:rPr>
            </w:pPr>
            <w:r w:rsidRPr="009E629B">
              <w:rPr>
                <w:rFonts w:cs="Times New Roman"/>
                <w:b/>
                <w:bCs/>
                <w:sz w:val="20"/>
                <w:lang w:bidi="th-TH"/>
              </w:rPr>
              <w:t>5,086,02</w:t>
            </w:r>
            <w:r>
              <w:rPr>
                <w:rFonts w:cs="Times New Roman"/>
                <w:b/>
                <w:bCs/>
                <w:sz w:val="20"/>
                <w:lang w:bidi="th-TH"/>
              </w:rPr>
              <w:t>7</w:t>
            </w:r>
          </w:p>
        </w:tc>
        <w:tc>
          <w:tcPr>
            <w:tcW w:w="236" w:type="dxa"/>
            <w:vAlign w:val="bottom"/>
          </w:tcPr>
          <w:p w14:paraId="05093FF3" w14:textId="77777777" w:rsidR="00376243" w:rsidRPr="00B4553D" w:rsidRDefault="00376243" w:rsidP="00376243">
            <w:pPr>
              <w:tabs>
                <w:tab w:val="decimal" w:pos="1138"/>
              </w:tabs>
              <w:spacing w:line="234" w:lineRule="exact"/>
              <w:ind w:right="-108"/>
              <w:rPr>
                <w:rFonts w:cs="Times New Roman"/>
                <w:b/>
                <w:bCs/>
                <w:sz w:val="20"/>
              </w:rPr>
            </w:pPr>
          </w:p>
        </w:tc>
        <w:tc>
          <w:tcPr>
            <w:tcW w:w="1204" w:type="dxa"/>
            <w:tcBorders>
              <w:top w:val="single" w:sz="4" w:space="0" w:color="auto"/>
            </w:tcBorders>
            <w:vAlign w:val="bottom"/>
          </w:tcPr>
          <w:p w14:paraId="4EE70433" w14:textId="05E8CE70" w:rsidR="00376243" w:rsidRPr="00B4553D" w:rsidRDefault="00376243" w:rsidP="00376243">
            <w:pPr>
              <w:pStyle w:val="acctfourfigures"/>
              <w:tabs>
                <w:tab w:val="clear" w:pos="765"/>
                <w:tab w:val="decimal" w:pos="1005"/>
              </w:tabs>
              <w:spacing w:line="234" w:lineRule="exact"/>
              <w:ind w:right="-150"/>
              <w:rPr>
                <w:rFonts w:cs="Times New Roman"/>
                <w:b/>
                <w:bCs/>
                <w:sz w:val="20"/>
                <w:lang w:bidi="th-TH"/>
              </w:rPr>
            </w:pPr>
            <w:r w:rsidRPr="000707A0">
              <w:rPr>
                <w:rFonts w:cs="Times New Roman"/>
                <w:b/>
                <w:bCs/>
                <w:sz w:val="20"/>
                <w:lang w:bidi="th-TH"/>
              </w:rPr>
              <w:t>10,739,03</w:t>
            </w:r>
            <w:r>
              <w:rPr>
                <w:rFonts w:cs="Times New Roman"/>
                <w:b/>
                <w:bCs/>
                <w:sz w:val="20"/>
                <w:lang w:bidi="th-TH"/>
              </w:rPr>
              <w:t>6</w:t>
            </w:r>
          </w:p>
        </w:tc>
      </w:tr>
      <w:tr w:rsidR="00376243" w:rsidRPr="00965185" w14:paraId="6A154B96" w14:textId="77777777" w:rsidTr="00FA1F1E">
        <w:trPr>
          <w:trHeight w:val="251"/>
        </w:trPr>
        <w:tc>
          <w:tcPr>
            <w:tcW w:w="3205" w:type="dxa"/>
            <w:vAlign w:val="bottom"/>
          </w:tcPr>
          <w:p w14:paraId="7A68A860" w14:textId="77777777" w:rsidR="00376243" w:rsidRPr="00AB5DFA" w:rsidRDefault="00376243" w:rsidP="00376243">
            <w:pPr>
              <w:pStyle w:val="BodyText"/>
              <w:spacing w:after="0" w:line="234" w:lineRule="exact"/>
              <w:ind w:right="-45"/>
              <w:rPr>
                <w:rFonts w:cs="Times New Roman"/>
                <w:b/>
                <w:bCs/>
                <w:i/>
                <w:iCs/>
                <w:sz w:val="20"/>
                <w:lang w:val="en-GB"/>
              </w:rPr>
            </w:pPr>
            <w:r w:rsidRPr="00AB5DFA">
              <w:rPr>
                <w:rFonts w:cs="Times New Roman"/>
                <w:sz w:val="20"/>
                <w:lang w:val="en-GB"/>
              </w:rPr>
              <w:t>Change from stage reclassification</w:t>
            </w:r>
          </w:p>
        </w:tc>
        <w:tc>
          <w:tcPr>
            <w:tcW w:w="1378" w:type="dxa"/>
            <w:vAlign w:val="bottom"/>
          </w:tcPr>
          <w:p w14:paraId="1C1070B3" w14:textId="69331AF1" w:rsidR="00376243" w:rsidRPr="00965185" w:rsidRDefault="00601A1B" w:rsidP="00376243">
            <w:pPr>
              <w:pStyle w:val="acctfourfigures"/>
              <w:tabs>
                <w:tab w:val="clear" w:pos="765"/>
                <w:tab w:val="decimal" w:pos="1166"/>
              </w:tabs>
              <w:spacing w:line="234" w:lineRule="exact"/>
              <w:ind w:right="-202"/>
              <w:rPr>
                <w:rFonts w:cs="Times New Roman"/>
                <w:sz w:val="20"/>
              </w:rPr>
            </w:pPr>
            <w:r w:rsidRPr="00601A1B">
              <w:rPr>
                <w:rFonts w:cs="Times New Roman"/>
                <w:sz w:val="20"/>
              </w:rPr>
              <w:t>564,670</w:t>
            </w:r>
          </w:p>
        </w:tc>
        <w:tc>
          <w:tcPr>
            <w:tcW w:w="236" w:type="dxa"/>
            <w:vAlign w:val="bottom"/>
          </w:tcPr>
          <w:p w14:paraId="3DC04663" w14:textId="77777777" w:rsidR="00376243" w:rsidRPr="00965185" w:rsidRDefault="00376243" w:rsidP="00376243">
            <w:pPr>
              <w:spacing w:line="234" w:lineRule="exact"/>
              <w:rPr>
                <w:rFonts w:cs="Times New Roman"/>
                <w:sz w:val="20"/>
              </w:rPr>
            </w:pPr>
          </w:p>
        </w:tc>
        <w:tc>
          <w:tcPr>
            <w:tcW w:w="1325" w:type="dxa"/>
            <w:vAlign w:val="bottom"/>
          </w:tcPr>
          <w:p w14:paraId="1459291F" w14:textId="7821E892" w:rsidR="00376243" w:rsidRPr="00965185" w:rsidRDefault="00601A1B" w:rsidP="00376243">
            <w:pPr>
              <w:pStyle w:val="acctfourfigures"/>
              <w:tabs>
                <w:tab w:val="clear" w:pos="765"/>
                <w:tab w:val="decimal" w:pos="1103"/>
              </w:tabs>
              <w:spacing w:line="234" w:lineRule="exact"/>
              <w:ind w:right="-266"/>
              <w:rPr>
                <w:rFonts w:cs="Times New Roman"/>
                <w:sz w:val="20"/>
              </w:rPr>
            </w:pPr>
            <w:r w:rsidRPr="00601A1B">
              <w:rPr>
                <w:rFonts w:cs="Times New Roman"/>
                <w:sz w:val="20"/>
              </w:rPr>
              <w:t>(1,171,763)</w:t>
            </w:r>
          </w:p>
        </w:tc>
        <w:tc>
          <w:tcPr>
            <w:tcW w:w="236" w:type="dxa"/>
            <w:vAlign w:val="bottom"/>
          </w:tcPr>
          <w:p w14:paraId="3B8B45FB" w14:textId="77777777" w:rsidR="00376243" w:rsidRPr="00965185" w:rsidRDefault="00376243" w:rsidP="00376243">
            <w:pPr>
              <w:spacing w:line="234" w:lineRule="exact"/>
              <w:rPr>
                <w:rFonts w:cs="Times New Roman"/>
                <w:sz w:val="20"/>
              </w:rPr>
            </w:pPr>
          </w:p>
        </w:tc>
        <w:tc>
          <w:tcPr>
            <w:tcW w:w="1360" w:type="dxa"/>
            <w:vAlign w:val="bottom"/>
          </w:tcPr>
          <w:p w14:paraId="69087F1B" w14:textId="5BB34D76" w:rsidR="00376243" w:rsidRPr="00965185" w:rsidRDefault="00601A1B" w:rsidP="00376243">
            <w:pPr>
              <w:pStyle w:val="acctfourfigures"/>
              <w:tabs>
                <w:tab w:val="clear" w:pos="765"/>
                <w:tab w:val="decimal" w:pos="1056"/>
              </w:tabs>
              <w:spacing w:line="234" w:lineRule="exact"/>
              <w:ind w:right="-150"/>
              <w:rPr>
                <w:rFonts w:cs="Times New Roman"/>
                <w:sz w:val="20"/>
              </w:rPr>
            </w:pPr>
            <w:r w:rsidRPr="00AA6956">
              <w:rPr>
                <w:rFonts w:cs="Times New Roman"/>
                <w:sz w:val="20"/>
                <w:cs/>
                <w:lang w:bidi="th-TH"/>
              </w:rPr>
              <w:t>607</w:t>
            </w:r>
            <w:r w:rsidRPr="00601A1B">
              <w:rPr>
                <w:rFonts w:cs="Times New Roman"/>
                <w:sz w:val="20"/>
              </w:rPr>
              <w:t>,</w:t>
            </w:r>
            <w:r w:rsidRPr="00AA6956">
              <w:rPr>
                <w:rFonts w:cs="Times New Roman"/>
                <w:sz w:val="20"/>
                <w:cs/>
                <w:lang w:bidi="th-TH"/>
              </w:rPr>
              <w:t>093</w:t>
            </w:r>
          </w:p>
        </w:tc>
        <w:tc>
          <w:tcPr>
            <w:tcW w:w="236" w:type="dxa"/>
            <w:vAlign w:val="bottom"/>
          </w:tcPr>
          <w:p w14:paraId="06010F3F" w14:textId="77777777" w:rsidR="00376243" w:rsidRPr="00965185" w:rsidRDefault="00376243" w:rsidP="00376243">
            <w:pPr>
              <w:tabs>
                <w:tab w:val="decimal" w:pos="1059"/>
              </w:tabs>
              <w:spacing w:line="234" w:lineRule="exact"/>
              <w:ind w:left="-93" w:right="-268"/>
              <w:rPr>
                <w:rFonts w:cs="Times New Roman"/>
                <w:sz w:val="20"/>
              </w:rPr>
            </w:pPr>
          </w:p>
        </w:tc>
        <w:tc>
          <w:tcPr>
            <w:tcW w:w="1204" w:type="dxa"/>
            <w:vAlign w:val="bottom"/>
          </w:tcPr>
          <w:p w14:paraId="71B28E98" w14:textId="24B8900D" w:rsidR="00376243" w:rsidRPr="00965185" w:rsidRDefault="00601A1B" w:rsidP="00376243">
            <w:pPr>
              <w:pStyle w:val="acctfourfigures"/>
              <w:tabs>
                <w:tab w:val="clear" w:pos="765"/>
                <w:tab w:val="decimal" w:pos="1005"/>
              </w:tabs>
              <w:spacing w:line="234" w:lineRule="exact"/>
              <w:ind w:right="-150"/>
              <w:rPr>
                <w:rFonts w:cs="Times New Roman"/>
                <w:sz w:val="20"/>
                <w:lang w:bidi="th-TH"/>
              </w:rPr>
            </w:pPr>
            <w:r w:rsidRPr="000707A0">
              <w:rPr>
                <w:rFonts w:cs="Times New Roman"/>
                <w:sz w:val="20"/>
                <w:lang w:bidi="th-TH"/>
              </w:rPr>
              <w:t>-</w:t>
            </w:r>
          </w:p>
        </w:tc>
      </w:tr>
      <w:tr w:rsidR="00376243" w:rsidRPr="00965185" w14:paraId="0CADDF10" w14:textId="77777777" w:rsidTr="00FA1F1E">
        <w:trPr>
          <w:trHeight w:val="251"/>
        </w:trPr>
        <w:tc>
          <w:tcPr>
            <w:tcW w:w="3205" w:type="dxa"/>
            <w:vAlign w:val="bottom"/>
          </w:tcPr>
          <w:p w14:paraId="4E01A8C3" w14:textId="77777777" w:rsidR="00376243" w:rsidRPr="00AB5DFA" w:rsidRDefault="00376243" w:rsidP="00376243">
            <w:pPr>
              <w:pStyle w:val="BodyText"/>
              <w:spacing w:after="0" w:line="234" w:lineRule="exact"/>
              <w:ind w:right="-45"/>
              <w:rPr>
                <w:rFonts w:cs="Times New Roman"/>
                <w:b/>
                <w:bCs/>
                <w:i/>
                <w:iCs/>
                <w:sz w:val="20"/>
                <w:lang w:val="en-GB"/>
              </w:rPr>
            </w:pPr>
            <w:r w:rsidRPr="00AB5DFA">
              <w:rPr>
                <w:rFonts w:cs="Times New Roman"/>
                <w:sz w:val="20"/>
                <w:lang w:val="en-GB"/>
              </w:rPr>
              <w:t xml:space="preserve">Change from remeasurement of ECL </w:t>
            </w:r>
          </w:p>
        </w:tc>
        <w:tc>
          <w:tcPr>
            <w:tcW w:w="1378" w:type="dxa"/>
            <w:vAlign w:val="bottom"/>
          </w:tcPr>
          <w:p w14:paraId="30B41091" w14:textId="0F9EAFC7" w:rsidR="00376243" w:rsidRPr="00965185" w:rsidRDefault="00601A1B" w:rsidP="00376243">
            <w:pPr>
              <w:pStyle w:val="acctfourfigures"/>
              <w:tabs>
                <w:tab w:val="clear" w:pos="765"/>
                <w:tab w:val="decimal" w:pos="1166"/>
              </w:tabs>
              <w:spacing w:line="234" w:lineRule="exact"/>
              <w:ind w:right="-202"/>
              <w:rPr>
                <w:rFonts w:cs="Times New Roman"/>
                <w:sz w:val="20"/>
              </w:rPr>
            </w:pPr>
            <w:r w:rsidRPr="00601A1B">
              <w:rPr>
                <w:rFonts w:cs="Times New Roman"/>
                <w:sz w:val="20"/>
              </w:rPr>
              <w:t>(868,841)</w:t>
            </w:r>
          </w:p>
        </w:tc>
        <w:tc>
          <w:tcPr>
            <w:tcW w:w="236" w:type="dxa"/>
            <w:vAlign w:val="bottom"/>
          </w:tcPr>
          <w:p w14:paraId="06EC4858" w14:textId="77777777" w:rsidR="00376243" w:rsidRPr="00965185" w:rsidRDefault="00376243" w:rsidP="00376243">
            <w:pPr>
              <w:spacing w:line="234" w:lineRule="exact"/>
              <w:rPr>
                <w:rFonts w:cs="Times New Roman"/>
                <w:sz w:val="20"/>
              </w:rPr>
            </w:pPr>
          </w:p>
        </w:tc>
        <w:tc>
          <w:tcPr>
            <w:tcW w:w="1325" w:type="dxa"/>
            <w:vAlign w:val="bottom"/>
          </w:tcPr>
          <w:p w14:paraId="31A01E41" w14:textId="1E05F904" w:rsidR="00376243" w:rsidRPr="00965185" w:rsidRDefault="00601A1B" w:rsidP="00376243">
            <w:pPr>
              <w:pStyle w:val="acctfourfigures"/>
              <w:tabs>
                <w:tab w:val="clear" w:pos="765"/>
                <w:tab w:val="decimal" w:pos="1103"/>
              </w:tabs>
              <w:spacing w:line="234" w:lineRule="exact"/>
              <w:ind w:right="-266"/>
              <w:rPr>
                <w:rFonts w:cs="Times New Roman"/>
                <w:sz w:val="20"/>
              </w:rPr>
            </w:pPr>
            <w:r w:rsidRPr="00601A1B">
              <w:rPr>
                <w:rFonts w:cs="Times New Roman"/>
                <w:sz w:val="20"/>
              </w:rPr>
              <w:t>1,187,076</w:t>
            </w:r>
          </w:p>
        </w:tc>
        <w:tc>
          <w:tcPr>
            <w:tcW w:w="236" w:type="dxa"/>
            <w:vAlign w:val="bottom"/>
          </w:tcPr>
          <w:p w14:paraId="66B565A0" w14:textId="77777777" w:rsidR="00376243" w:rsidRPr="00965185" w:rsidRDefault="00376243" w:rsidP="00376243">
            <w:pPr>
              <w:spacing w:line="234" w:lineRule="exact"/>
              <w:rPr>
                <w:rFonts w:cs="Times New Roman"/>
                <w:sz w:val="20"/>
              </w:rPr>
            </w:pPr>
          </w:p>
        </w:tc>
        <w:tc>
          <w:tcPr>
            <w:tcW w:w="1360" w:type="dxa"/>
            <w:vAlign w:val="bottom"/>
          </w:tcPr>
          <w:p w14:paraId="580885F0" w14:textId="7AA5B551" w:rsidR="00376243" w:rsidRPr="00965185" w:rsidRDefault="00601A1B" w:rsidP="00376243">
            <w:pPr>
              <w:pStyle w:val="acctfourfigures"/>
              <w:tabs>
                <w:tab w:val="clear" w:pos="765"/>
                <w:tab w:val="decimal" w:pos="1056"/>
              </w:tabs>
              <w:spacing w:line="234" w:lineRule="exact"/>
              <w:ind w:right="-150"/>
              <w:rPr>
                <w:rFonts w:cs="Times New Roman"/>
                <w:sz w:val="20"/>
              </w:rPr>
            </w:pPr>
            <w:r w:rsidRPr="00601A1B">
              <w:rPr>
                <w:rFonts w:cs="Times New Roman"/>
                <w:sz w:val="20"/>
              </w:rPr>
              <w:t>1,061,636</w:t>
            </w:r>
          </w:p>
        </w:tc>
        <w:tc>
          <w:tcPr>
            <w:tcW w:w="236" w:type="dxa"/>
            <w:vAlign w:val="bottom"/>
          </w:tcPr>
          <w:p w14:paraId="5A0727B8" w14:textId="77777777" w:rsidR="00376243" w:rsidRPr="00965185" w:rsidRDefault="00376243" w:rsidP="00376243">
            <w:pPr>
              <w:tabs>
                <w:tab w:val="decimal" w:pos="1059"/>
              </w:tabs>
              <w:spacing w:line="234" w:lineRule="exact"/>
              <w:ind w:left="-93" w:right="-268"/>
              <w:rPr>
                <w:rFonts w:cs="Times New Roman"/>
                <w:sz w:val="20"/>
              </w:rPr>
            </w:pPr>
          </w:p>
        </w:tc>
        <w:tc>
          <w:tcPr>
            <w:tcW w:w="1204" w:type="dxa"/>
            <w:vAlign w:val="bottom"/>
          </w:tcPr>
          <w:p w14:paraId="5F8BAE62" w14:textId="5602D6F7" w:rsidR="00376243" w:rsidRPr="00965185" w:rsidRDefault="00601A1B" w:rsidP="00376243">
            <w:pPr>
              <w:pStyle w:val="acctfourfigures"/>
              <w:tabs>
                <w:tab w:val="clear" w:pos="765"/>
                <w:tab w:val="decimal" w:pos="1005"/>
              </w:tabs>
              <w:spacing w:line="234" w:lineRule="exact"/>
              <w:ind w:right="-150"/>
              <w:rPr>
                <w:rFonts w:cs="Times New Roman"/>
                <w:sz w:val="20"/>
              </w:rPr>
            </w:pPr>
            <w:r w:rsidRPr="00AA6956">
              <w:rPr>
                <w:rFonts w:cs="Times New Roman"/>
                <w:sz w:val="20"/>
                <w:cs/>
                <w:lang w:bidi="th-TH"/>
              </w:rPr>
              <w:t>1</w:t>
            </w:r>
            <w:r w:rsidRPr="00601A1B">
              <w:rPr>
                <w:rFonts w:cs="Times New Roman"/>
                <w:sz w:val="20"/>
              </w:rPr>
              <w:t>,</w:t>
            </w:r>
            <w:r w:rsidRPr="00AA6956">
              <w:rPr>
                <w:rFonts w:cs="Times New Roman"/>
                <w:sz w:val="20"/>
                <w:cs/>
                <w:lang w:bidi="th-TH"/>
              </w:rPr>
              <w:t>379</w:t>
            </w:r>
            <w:r w:rsidRPr="00601A1B">
              <w:rPr>
                <w:rFonts w:cs="Times New Roman"/>
                <w:sz w:val="20"/>
              </w:rPr>
              <w:t>,</w:t>
            </w:r>
            <w:r w:rsidRPr="00AA6956">
              <w:rPr>
                <w:rFonts w:cs="Times New Roman"/>
                <w:sz w:val="20"/>
                <w:cs/>
                <w:lang w:bidi="th-TH"/>
              </w:rPr>
              <w:t>871</w:t>
            </w:r>
          </w:p>
        </w:tc>
      </w:tr>
      <w:tr w:rsidR="00376243" w:rsidRPr="00601A1B" w14:paraId="1C93B738" w14:textId="77777777" w:rsidTr="00FA1F1E">
        <w:trPr>
          <w:trHeight w:val="251"/>
        </w:trPr>
        <w:tc>
          <w:tcPr>
            <w:tcW w:w="3205" w:type="dxa"/>
            <w:vAlign w:val="bottom"/>
          </w:tcPr>
          <w:p w14:paraId="05532D27" w14:textId="77777777" w:rsidR="00376243" w:rsidRPr="00AB5DFA" w:rsidRDefault="00376243" w:rsidP="00376243">
            <w:pPr>
              <w:pStyle w:val="BodyText"/>
              <w:spacing w:after="0" w:line="234" w:lineRule="exact"/>
              <w:ind w:right="-45"/>
              <w:rPr>
                <w:rFonts w:cs="Times New Roman"/>
                <w:b/>
                <w:bCs/>
                <w:i/>
                <w:iCs/>
                <w:sz w:val="20"/>
                <w:lang w:val="en-GB"/>
              </w:rPr>
            </w:pPr>
            <w:r w:rsidRPr="00AB5DFA">
              <w:rPr>
                <w:rFonts w:cs="Times New Roman"/>
                <w:sz w:val="20"/>
                <w:lang w:val="en-GB"/>
              </w:rPr>
              <w:t xml:space="preserve">Purchased or acquired </w:t>
            </w:r>
          </w:p>
        </w:tc>
        <w:tc>
          <w:tcPr>
            <w:tcW w:w="1378" w:type="dxa"/>
            <w:vAlign w:val="bottom"/>
          </w:tcPr>
          <w:p w14:paraId="62F7D774" w14:textId="6772BC22" w:rsidR="00376243" w:rsidRPr="00965185" w:rsidRDefault="00601A1B" w:rsidP="00376243">
            <w:pPr>
              <w:pStyle w:val="acctfourfigures"/>
              <w:tabs>
                <w:tab w:val="clear" w:pos="765"/>
                <w:tab w:val="decimal" w:pos="1166"/>
              </w:tabs>
              <w:spacing w:line="234" w:lineRule="exact"/>
              <w:ind w:right="-202"/>
              <w:rPr>
                <w:rFonts w:cs="Times New Roman"/>
                <w:sz w:val="20"/>
              </w:rPr>
            </w:pPr>
            <w:r w:rsidRPr="00601A1B">
              <w:rPr>
                <w:rFonts w:cs="Times New Roman"/>
                <w:sz w:val="20"/>
              </w:rPr>
              <w:t>503,464</w:t>
            </w:r>
          </w:p>
        </w:tc>
        <w:tc>
          <w:tcPr>
            <w:tcW w:w="236" w:type="dxa"/>
            <w:vAlign w:val="bottom"/>
          </w:tcPr>
          <w:p w14:paraId="59117660" w14:textId="77777777" w:rsidR="00376243" w:rsidRPr="00965185" w:rsidRDefault="00376243" w:rsidP="00376243">
            <w:pPr>
              <w:spacing w:line="234" w:lineRule="exact"/>
              <w:rPr>
                <w:rFonts w:cs="Times New Roman"/>
                <w:sz w:val="20"/>
              </w:rPr>
            </w:pPr>
          </w:p>
        </w:tc>
        <w:tc>
          <w:tcPr>
            <w:tcW w:w="1325" w:type="dxa"/>
            <w:vAlign w:val="bottom"/>
          </w:tcPr>
          <w:p w14:paraId="0DF716AC" w14:textId="3C1CA9B0" w:rsidR="00376243" w:rsidRPr="00965185" w:rsidRDefault="00601A1B" w:rsidP="00376243">
            <w:pPr>
              <w:pStyle w:val="acctfourfigures"/>
              <w:tabs>
                <w:tab w:val="clear" w:pos="765"/>
                <w:tab w:val="decimal" w:pos="1103"/>
              </w:tabs>
              <w:spacing w:line="234" w:lineRule="exact"/>
              <w:ind w:right="-266"/>
              <w:rPr>
                <w:rFonts w:cs="Times New Roman"/>
                <w:sz w:val="20"/>
              </w:rPr>
            </w:pPr>
            <w:r w:rsidRPr="00601A1B">
              <w:rPr>
                <w:rFonts w:cs="Times New Roman"/>
                <w:sz w:val="20"/>
              </w:rPr>
              <w:t>779,520</w:t>
            </w:r>
          </w:p>
        </w:tc>
        <w:tc>
          <w:tcPr>
            <w:tcW w:w="236" w:type="dxa"/>
            <w:vAlign w:val="bottom"/>
          </w:tcPr>
          <w:p w14:paraId="5B2D7722" w14:textId="77777777" w:rsidR="00376243" w:rsidRPr="00965185" w:rsidRDefault="00376243" w:rsidP="00376243">
            <w:pPr>
              <w:spacing w:line="234" w:lineRule="exact"/>
              <w:rPr>
                <w:rFonts w:cs="Times New Roman"/>
                <w:sz w:val="20"/>
              </w:rPr>
            </w:pPr>
          </w:p>
        </w:tc>
        <w:tc>
          <w:tcPr>
            <w:tcW w:w="1360" w:type="dxa"/>
            <w:vAlign w:val="bottom"/>
          </w:tcPr>
          <w:p w14:paraId="7A404B75" w14:textId="3787015F" w:rsidR="00376243" w:rsidRPr="00965185" w:rsidRDefault="00601A1B" w:rsidP="00376243">
            <w:pPr>
              <w:pStyle w:val="acctfourfigures"/>
              <w:tabs>
                <w:tab w:val="clear" w:pos="765"/>
                <w:tab w:val="decimal" w:pos="1056"/>
              </w:tabs>
              <w:spacing w:line="234" w:lineRule="exact"/>
              <w:ind w:right="-150"/>
              <w:rPr>
                <w:rFonts w:cs="Times New Roman"/>
                <w:sz w:val="20"/>
              </w:rPr>
            </w:pPr>
            <w:r w:rsidRPr="00AA6956">
              <w:rPr>
                <w:rFonts w:cs="Times New Roman"/>
                <w:sz w:val="20"/>
                <w:cs/>
                <w:lang w:bidi="th-TH"/>
              </w:rPr>
              <w:t>419</w:t>
            </w:r>
            <w:r w:rsidRPr="00601A1B">
              <w:rPr>
                <w:rFonts w:cs="Times New Roman"/>
                <w:sz w:val="20"/>
              </w:rPr>
              <w:t>,</w:t>
            </w:r>
            <w:r w:rsidRPr="00AA6956">
              <w:rPr>
                <w:rFonts w:cs="Times New Roman"/>
                <w:sz w:val="20"/>
                <w:cs/>
                <w:lang w:bidi="th-TH"/>
              </w:rPr>
              <w:t>112</w:t>
            </w:r>
          </w:p>
        </w:tc>
        <w:tc>
          <w:tcPr>
            <w:tcW w:w="236" w:type="dxa"/>
            <w:vAlign w:val="bottom"/>
          </w:tcPr>
          <w:p w14:paraId="0F9BCE3A" w14:textId="77777777" w:rsidR="00376243" w:rsidRPr="00965185" w:rsidRDefault="00376243" w:rsidP="00376243">
            <w:pPr>
              <w:tabs>
                <w:tab w:val="decimal" w:pos="1059"/>
              </w:tabs>
              <w:spacing w:line="234" w:lineRule="exact"/>
              <w:ind w:left="-93" w:right="-268"/>
              <w:rPr>
                <w:rFonts w:cs="Times New Roman"/>
                <w:sz w:val="20"/>
              </w:rPr>
            </w:pPr>
          </w:p>
        </w:tc>
        <w:tc>
          <w:tcPr>
            <w:tcW w:w="1204" w:type="dxa"/>
            <w:vAlign w:val="bottom"/>
          </w:tcPr>
          <w:p w14:paraId="67435152" w14:textId="4A487230" w:rsidR="00376243" w:rsidRPr="00965185" w:rsidRDefault="00601A1B">
            <w:pPr>
              <w:pStyle w:val="acctfourfigures"/>
              <w:tabs>
                <w:tab w:val="clear" w:pos="765"/>
                <w:tab w:val="decimal" w:pos="1005"/>
              </w:tabs>
              <w:spacing w:line="234" w:lineRule="exact"/>
              <w:ind w:right="-150"/>
              <w:rPr>
                <w:rFonts w:cs="Times New Roman"/>
                <w:sz w:val="20"/>
                <w:lang w:bidi="th-TH"/>
              </w:rPr>
            </w:pPr>
            <w:r w:rsidRPr="00AA6956">
              <w:rPr>
                <w:rFonts w:cs="Times New Roman"/>
                <w:sz w:val="20"/>
                <w:cs/>
                <w:lang w:bidi="th-TH"/>
              </w:rPr>
              <w:t>1</w:t>
            </w:r>
            <w:r w:rsidRPr="00601A1B">
              <w:rPr>
                <w:rFonts w:cs="Times New Roman"/>
                <w:sz w:val="20"/>
                <w:lang w:bidi="th-TH"/>
              </w:rPr>
              <w:t>,</w:t>
            </w:r>
            <w:r w:rsidRPr="00AA6956">
              <w:rPr>
                <w:rFonts w:cs="Times New Roman"/>
                <w:sz w:val="20"/>
                <w:cs/>
                <w:lang w:bidi="th-TH"/>
              </w:rPr>
              <w:t>702</w:t>
            </w:r>
            <w:r w:rsidRPr="00601A1B">
              <w:rPr>
                <w:rFonts w:cs="Times New Roman"/>
                <w:sz w:val="20"/>
                <w:lang w:bidi="th-TH"/>
              </w:rPr>
              <w:t>,</w:t>
            </w:r>
            <w:r w:rsidRPr="00AA6956">
              <w:rPr>
                <w:rFonts w:cs="Times New Roman"/>
                <w:sz w:val="20"/>
                <w:cs/>
                <w:lang w:bidi="th-TH"/>
              </w:rPr>
              <w:t>096</w:t>
            </w:r>
          </w:p>
        </w:tc>
      </w:tr>
      <w:tr w:rsidR="00376243" w:rsidRPr="00965185" w14:paraId="6BE2E420" w14:textId="77777777" w:rsidTr="00FA1F1E">
        <w:trPr>
          <w:trHeight w:val="251"/>
        </w:trPr>
        <w:tc>
          <w:tcPr>
            <w:tcW w:w="3205" w:type="dxa"/>
            <w:vAlign w:val="bottom"/>
          </w:tcPr>
          <w:p w14:paraId="69E89F8E" w14:textId="77777777" w:rsidR="00376243" w:rsidRPr="00AB5DFA" w:rsidRDefault="00376243" w:rsidP="00376243">
            <w:pPr>
              <w:pStyle w:val="BodyText"/>
              <w:spacing w:after="0" w:line="234" w:lineRule="exact"/>
              <w:ind w:right="-45"/>
              <w:rPr>
                <w:rFonts w:cs="Times New Roman"/>
                <w:b/>
                <w:bCs/>
                <w:i/>
                <w:iCs/>
                <w:sz w:val="20"/>
                <w:lang w:val="en-GB"/>
              </w:rPr>
            </w:pPr>
            <w:r w:rsidRPr="00AB5DFA">
              <w:rPr>
                <w:rFonts w:cs="Times New Roman"/>
                <w:sz w:val="20"/>
                <w:lang w:val="en-GB"/>
              </w:rPr>
              <w:t xml:space="preserve">Derecognised </w:t>
            </w:r>
          </w:p>
        </w:tc>
        <w:tc>
          <w:tcPr>
            <w:tcW w:w="1378" w:type="dxa"/>
            <w:vAlign w:val="bottom"/>
          </w:tcPr>
          <w:p w14:paraId="1C3DFDFA" w14:textId="625D4FAB" w:rsidR="00376243" w:rsidRPr="00965185" w:rsidRDefault="00601A1B" w:rsidP="00376243">
            <w:pPr>
              <w:pStyle w:val="acctfourfigures"/>
              <w:tabs>
                <w:tab w:val="clear" w:pos="765"/>
                <w:tab w:val="decimal" w:pos="1166"/>
              </w:tabs>
              <w:spacing w:line="234" w:lineRule="exact"/>
              <w:ind w:right="-202"/>
              <w:rPr>
                <w:rFonts w:cs="Times New Roman"/>
                <w:sz w:val="20"/>
              </w:rPr>
            </w:pPr>
            <w:r w:rsidRPr="00601A1B">
              <w:rPr>
                <w:rFonts w:cs="Times New Roman"/>
                <w:sz w:val="20"/>
              </w:rPr>
              <w:t>(123,059)</w:t>
            </w:r>
          </w:p>
        </w:tc>
        <w:tc>
          <w:tcPr>
            <w:tcW w:w="236" w:type="dxa"/>
            <w:vAlign w:val="bottom"/>
          </w:tcPr>
          <w:p w14:paraId="11452F2C" w14:textId="77777777" w:rsidR="00376243" w:rsidRPr="00965185" w:rsidRDefault="00376243" w:rsidP="00376243">
            <w:pPr>
              <w:spacing w:line="234" w:lineRule="exact"/>
              <w:rPr>
                <w:rFonts w:cs="Times New Roman"/>
                <w:sz w:val="20"/>
              </w:rPr>
            </w:pPr>
          </w:p>
        </w:tc>
        <w:tc>
          <w:tcPr>
            <w:tcW w:w="1325" w:type="dxa"/>
            <w:vAlign w:val="bottom"/>
          </w:tcPr>
          <w:p w14:paraId="262F6C2D" w14:textId="16A7CB3F" w:rsidR="00376243" w:rsidRPr="00965185" w:rsidRDefault="00601A1B" w:rsidP="00376243">
            <w:pPr>
              <w:pStyle w:val="acctfourfigures"/>
              <w:tabs>
                <w:tab w:val="clear" w:pos="765"/>
                <w:tab w:val="decimal" w:pos="1103"/>
              </w:tabs>
              <w:spacing w:line="234" w:lineRule="exact"/>
              <w:ind w:right="-266"/>
              <w:rPr>
                <w:rFonts w:cs="Times New Roman"/>
                <w:sz w:val="20"/>
              </w:rPr>
            </w:pPr>
            <w:r w:rsidRPr="00601A1B">
              <w:rPr>
                <w:rFonts w:cs="Times New Roman"/>
                <w:sz w:val="20"/>
              </w:rPr>
              <w:t>(660,558)</w:t>
            </w:r>
          </w:p>
        </w:tc>
        <w:tc>
          <w:tcPr>
            <w:tcW w:w="236" w:type="dxa"/>
            <w:vAlign w:val="bottom"/>
          </w:tcPr>
          <w:p w14:paraId="0455AEE0" w14:textId="77777777" w:rsidR="00376243" w:rsidRPr="00965185" w:rsidRDefault="00376243" w:rsidP="00376243">
            <w:pPr>
              <w:spacing w:line="234" w:lineRule="exact"/>
              <w:rPr>
                <w:rFonts w:cs="Times New Roman"/>
                <w:sz w:val="20"/>
              </w:rPr>
            </w:pPr>
          </w:p>
        </w:tc>
        <w:tc>
          <w:tcPr>
            <w:tcW w:w="1360" w:type="dxa"/>
            <w:vAlign w:val="bottom"/>
          </w:tcPr>
          <w:p w14:paraId="66228783" w14:textId="51251CA1" w:rsidR="00376243" w:rsidRPr="00965185" w:rsidRDefault="00601A1B" w:rsidP="00376243">
            <w:pPr>
              <w:pStyle w:val="acctfourfigures"/>
              <w:tabs>
                <w:tab w:val="clear" w:pos="765"/>
                <w:tab w:val="decimal" w:pos="1056"/>
              </w:tabs>
              <w:spacing w:line="234" w:lineRule="exact"/>
              <w:ind w:right="-150"/>
              <w:rPr>
                <w:rFonts w:cs="Times New Roman"/>
                <w:sz w:val="20"/>
              </w:rPr>
            </w:pPr>
            <w:r w:rsidRPr="00AA6956">
              <w:rPr>
                <w:rFonts w:cs="Times New Roman"/>
                <w:sz w:val="20"/>
                <w:cs/>
                <w:lang w:bidi="th-TH"/>
              </w:rPr>
              <w:t>(502</w:t>
            </w:r>
            <w:r w:rsidRPr="00601A1B">
              <w:rPr>
                <w:rFonts w:cs="Times New Roman"/>
                <w:sz w:val="20"/>
              </w:rPr>
              <w:t>,</w:t>
            </w:r>
            <w:r w:rsidRPr="00AA6956">
              <w:rPr>
                <w:rFonts w:cs="Times New Roman"/>
                <w:sz w:val="20"/>
                <w:cs/>
                <w:lang w:bidi="th-TH"/>
              </w:rPr>
              <w:t>914)</w:t>
            </w:r>
          </w:p>
        </w:tc>
        <w:tc>
          <w:tcPr>
            <w:tcW w:w="236" w:type="dxa"/>
            <w:vAlign w:val="bottom"/>
          </w:tcPr>
          <w:p w14:paraId="55B59903" w14:textId="77777777" w:rsidR="00376243" w:rsidRPr="00965185" w:rsidRDefault="00376243" w:rsidP="00376243">
            <w:pPr>
              <w:tabs>
                <w:tab w:val="decimal" w:pos="1059"/>
              </w:tabs>
              <w:spacing w:line="234" w:lineRule="exact"/>
              <w:ind w:left="-93" w:right="-268"/>
              <w:rPr>
                <w:rFonts w:cs="Times New Roman"/>
                <w:sz w:val="20"/>
              </w:rPr>
            </w:pPr>
          </w:p>
        </w:tc>
        <w:tc>
          <w:tcPr>
            <w:tcW w:w="1204" w:type="dxa"/>
            <w:vAlign w:val="bottom"/>
          </w:tcPr>
          <w:p w14:paraId="32BBDB90" w14:textId="49987DF1" w:rsidR="00376243" w:rsidRPr="00965185" w:rsidRDefault="00601A1B" w:rsidP="00376243">
            <w:pPr>
              <w:pStyle w:val="acctfourfigures"/>
              <w:tabs>
                <w:tab w:val="clear" w:pos="765"/>
                <w:tab w:val="decimal" w:pos="1005"/>
              </w:tabs>
              <w:spacing w:line="234" w:lineRule="exact"/>
              <w:ind w:right="-150"/>
              <w:rPr>
                <w:rFonts w:cs="Times New Roman"/>
                <w:sz w:val="20"/>
              </w:rPr>
            </w:pPr>
            <w:r w:rsidRPr="00AA6956">
              <w:rPr>
                <w:rFonts w:cs="Times New Roman"/>
                <w:sz w:val="20"/>
                <w:cs/>
                <w:lang w:bidi="th-TH"/>
              </w:rPr>
              <w:t>(1</w:t>
            </w:r>
            <w:r w:rsidRPr="00601A1B">
              <w:rPr>
                <w:rFonts w:cs="Times New Roman"/>
                <w:sz w:val="20"/>
              </w:rPr>
              <w:t>,</w:t>
            </w:r>
            <w:r w:rsidRPr="00AA6956">
              <w:rPr>
                <w:rFonts w:cs="Times New Roman"/>
                <w:sz w:val="20"/>
                <w:cs/>
                <w:lang w:bidi="th-TH"/>
              </w:rPr>
              <w:t>286</w:t>
            </w:r>
            <w:r w:rsidRPr="00601A1B">
              <w:rPr>
                <w:rFonts w:cs="Times New Roman"/>
                <w:sz w:val="20"/>
              </w:rPr>
              <w:t>,</w:t>
            </w:r>
            <w:r w:rsidRPr="00AA6956">
              <w:rPr>
                <w:rFonts w:cs="Times New Roman"/>
                <w:sz w:val="20"/>
                <w:cs/>
                <w:lang w:bidi="th-TH"/>
              </w:rPr>
              <w:t>531)</w:t>
            </w:r>
          </w:p>
        </w:tc>
      </w:tr>
      <w:tr w:rsidR="00376243" w:rsidRPr="00965185" w14:paraId="4EC1C0D3" w14:textId="77777777" w:rsidTr="00230CC9">
        <w:trPr>
          <w:trHeight w:val="251"/>
        </w:trPr>
        <w:tc>
          <w:tcPr>
            <w:tcW w:w="3205" w:type="dxa"/>
            <w:vAlign w:val="bottom"/>
          </w:tcPr>
          <w:p w14:paraId="7A567E08" w14:textId="77777777" w:rsidR="00376243" w:rsidRPr="00AB5DFA" w:rsidRDefault="00376243" w:rsidP="00376243">
            <w:pPr>
              <w:pStyle w:val="BodyText"/>
              <w:spacing w:after="0" w:line="234" w:lineRule="exact"/>
              <w:ind w:right="-45"/>
              <w:rPr>
                <w:rFonts w:cs="Times New Roman"/>
                <w:b/>
                <w:bCs/>
                <w:i/>
                <w:iCs/>
                <w:sz w:val="20"/>
                <w:lang w:val="en-GB"/>
              </w:rPr>
            </w:pPr>
            <w:r w:rsidRPr="00AB5DFA">
              <w:rPr>
                <w:rFonts w:cs="Times New Roman"/>
                <w:sz w:val="20"/>
                <w:lang w:val="en-GB"/>
              </w:rPr>
              <w:t>Written-off</w:t>
            </w:r>
          </w:p>
        </w:tc>
        <w:tc>
          <w:tcPr>
            <w:tcW w:w="1378" w:type="dxa"/>
            <w:tcBorders>
              <w:bottom w:val="single" w:sz="4" w:space="0" w:color="auto"/>
            </w:tcBorders>
            <w:vAlign w:val="bottom"/>
          </w:tcPr>
          <w:p w14:paraId="632DF403" w14:textId="35A2A175" w:rsidR="00376243" w:rsidRPr="00965185" w:rsidRDefault="00601A1B" w:rsidP="00376243">
            <w:pPr>
              <w:pStyle w:val="acctfourfigures"/>
              <w:tabs>
                <w:tab w:val="clear" w:pos="765"/>
                <w:tab w:val="decimal" w:pos="1166"/>
              </w:tabs>
              <w:spacing w:line="234" w:lineRule="exact"/>
              <w:ind w:right="-202"/>
              <w:rPr>
                <w:rFonts w:cs="Times New Roman"/>
                <w:sz w:val="20"/>
              </w:rPr>
            </w:pPr>
            <w:r w:rsidRPr="00601A1B">
              <w:rPr>
                <w:rFonts w:cs="Times New Roman"/>
                <w:sz w:val="20"/>
              </w:rPr>
              <w:t>-</w:t>
            </w:r>
          </w:p>
        </w:tc>
        <w:tc>
          <w:tcPr>
            <w:tcW w:w="236" w:type="dxa"/>
            <w:vAlign w:val="bottom"/>
          </w:tcPr>
          <w:p w14:paraId="74F701B6" w14:textId="77777777" w:rsidR="00376243" w:rsidRPr="00965185" w:rsidRDefault="00376243" w:rsidP="00376243">
            <w:pPr>
              <w:spacing w:line="234" w:lineRule="exact"/>
              <w:rPr>
                <w:rFonts w:cs="Times New Roman"/>
                <w:sz w:val="20"/>
              </w:rPr>
            </w:pPr>
          </w:p>
        </w:tc>
        <w:tc>
          <w:tcPr>
            <w:tcW w:w="1325" w:type="dxa"/>
            <w:tcBorders>
              <w:bottom w:val="single" w:sz="4" w:space="0" w:color="auto"/>
            </w:tcBorders>
            <w:vAlign w:val="bottom"/>
          </w:tcPr>
          <w:p w14:paraId="43098F2A" w14:textId="3B18CBD2" w:rsidR="00376243" w:rsidRPr="00965185" w:rsidRDefault="00601A1B" w:rsidP="00376243">
            <w:pPr>
              <w:pStyle w:val="acctfourfigures"/>
              <w:tabs>
                <w:tab w:val="clear" w:pos="765"/>
                <w:tab w:val="decimal" w:pos="1103"/>
              </w:tabs>
              <w:spacing w:line="234" w:lineRule="exact"/>
              <w:ind w:right="-266"/>
              <w:rPr>
                <w:rFonts w:cs="Times New Roman"/>
                <w:sz w:val="20"/>
              </w:rPr>
            </w:pPr>
            <w:r w:rsidRPr="00601A1B">
              <w:rPr>
                <w:rFonts w:cs="Times New Roman"/>
                <w:sz w:val="20"/>
              </w:rPr>
              <w:t>-</w:t>
            </w:r>
          </w:p>
        </w:tc>
        <w:tc>
          <w:tcPr>
            <w:tcW w:w="236" w:type="dxa"/>
            <w:vAlign w:val="bottom"/>
          </w:tcPr>
          <w:p w14:paraId="60C61566" w14:textId="77777777" w:rsidR="00376243" w:rsidRPr="00965185" w:rsidRDefault="00376243" w:rsidP="00376243">
            <w:pPr>
              <w:spacing w:line="234" w:lineRule="exact"/>
              <w:rPr>
                <w:rFonts w:cs="Times New Roman"/>
                <w:sz w:val="20"/>
              </w:rPr>
            </w:pPr>
          </w:p>
        </w:tc>
        <w:tc>
          <w:tcPr>
            <w:tcW w:w="1360" w:type="dxa"/>
            <w:tcBorders>
              <w:bottom w:val="single" w:sz="4" w:space="0" w:color="auto"/>
            </w:tcBorders>
            <w:vAlign w:val="bottom"/>
          </w:tcPr>
          <w:p w14:paraId="2A2FCD69" w14:textId="70DC01DA" w:rsidR="00376243" w:rsidRPr="00965185" w:rsidRDefault="00601A1B" w:rsidP="00376243">
            <w:pPr>
              <w:pStyle w:val="acctfourfigures"/>
              <w:tabs>
                <w:tab w:val="clear" w:pos="765"/>
                <w:tab w:val="decimal" w:pos="1056"/>
              </w:tabs>
              <w:spacing w:line="234" w:lineRule="exact"/>
              <w:ind w:right="-150"/>
              <w:rPr>
                <w:rFonts w:cs="Times New Roman"/>
                <w:sz w:val="20"/>
                <w:lang w:bidi="th-TH"/>
              </w:rPr>
            </w:pPr>
            <w:r w:rsidRPr="00AA6956">
              <w:rPr>
                <w:rFonts w:cs="Times New Roman"/>
                <w:sz w:val="20"/>
                <w:cs/>
                <w:lang w:bidi="th-TH"/>
              </w:rPr>
              <w:t>(1</w:t>
            </w:r>
            <w:r w:rsidRPr="00601A1B">
              <w:rPr>
                <w:rFonts w:cs="Times New Roman"/>
                <w:sz w:val="20"/>
                <w:lang w:bidi="th-TH"/>
              </w:rPr>
              <w:t>,</w:t>
            </w:r>
            <w:r w:rsidRPr="00AA6956">
              <w:rPr>
                <w:rFonts w:cs="Times New Roman"/>
                <w:sz w:val="20"/>
                <w:cs/>
                <w:lang w:bidi="th-TH"/>
              </w:rPr>
              <w:t>193</w:t>
            </w:r>
            <w:r w:rsidRPr="00601A1B">
              <w:rPr>
                <w:rFonts w:cs="Times New Roman"/>
                <w:sz w:val="20"/>
                <w:lang w:bidi="th-TH"/>
              </w:rPr>
              <w:t>,</w:t>
            </w:r>
            <w:r w:rsidRPr="00AA6956">
              <w:rPr>
                <w:rFonts w:cs="Times New Roman"/>
                <w:sz w:val="20"/>
                <w:cs/>
                <w:lang w:bidi="th-TH"/>
              </w:rPr>
              <w:t>575)</w:t>
            </w:r>
          </w:p>
        </w:tc>
        <w:tc>
          <w:tcPr>
            <w:tcW w:w="236" w:type="dxa"/>
            <w:vAlign w:val="bottom"/>
          </w:tcPr>
          <w:p w14:paraId="06E80971" w14:textId="77777777" w:rsidR="00376243" w:rsidRPr="00965185" w:rsidRDefault="00376243" w:rsidP="00376243">
            <w:pPr>
              <w:tabs>
                <w:tab w:val="decimal" w:pos="1059"/>
              </w:tabs>
              <w:spacing w:line="234" w:lineRule="exact"/>
              <w:ind w:left="-93" w:right="-268"/>
              <w:rPr>
                <w:rFonts w:cs="Times New Roman"/>
                <w:sz w:val="20"/>
                <w:lang w:bidi="th-TH"/>
              </w:rPr>
            </w:pPr>
          </w:p>
        </w:tc>
        <w:tc>
          <w:tcPr>
            <w:tcW w:w="1204" w:type="dxa"/>
            <w:tcBorders>
              <w:bottom w:val="single" w:sz="4" w:space="0" w:color="auto"/>
            </w:tcBorders>
            <w:vAlign w:val="bottom"/>
          </w:tcPr>
          <w:p w14:paraId="0EBEF4CB" w14:textId="11664AF7" w:rsidR="00376243" w:rsidRPr="00965185" w:rsidRDefault="00601A1B" w:rsidP="00376243">
            <w:pPr>
              <w:pStyle w:val="acctfourfigures"/>
              <w:tabs>
                <w:tab w:val="clear" w:pos="765"/>
                <w:tab w:val="decimal" w:pos="1005"/>
              </w:tabs>
              <w:spacing w:line="234" w:lineRule="exact"/>
              <w:ind w:right="-150"/>
              <w:rPr>
                <w:rFonts w:cs="Times New Roman"/>
                <w:sz w:val="20"/>
                <w:lang w:bidi="th-TH"/>
              </w:rPr>
            </w:pPr>
            <w:r w:rsidRPr="00AA6956">
              <w:rPr>
                <w:rFonts w:cs="Times New Roman"/>
                <w:sz w:val="20"/>
                <w:cs/>
                <w:lang w:bidi="th-TH"/>
              </w:rPr>
              <w:t>(1</w:t>
            </w:r>
            <w:r w:rsidRPr="00601A1B">
              <w:rPr>
                <w:rFonts w:cs="Times New Roman"/>
                <w:sz w:val="20"/>
                <w:lang w:bidi="th-TH"/>
              </w:rPr>
              <w:t>,</w:t>
            </w:r>
            <w:r w:rsidRPr="00AA6956">
              <w:rPr>
                <w:rFonts w:cs="Times New Roman"/>
                <w:sz w:val="20"/>
                <w:cs/>
                <w:lang w:bidi="th-TH"/>
              </w:rPr>
              <w:t>193</w:t>
            </w:r>
            <w:r w:rsidRPr="00601A1B">
              <w:rPr>
                <w:rFonts w:cs="Times New Roman"/>
                <w:sz w:val="20"/>
                <w:lang w:bidi="th-TH"/>
              </w:rPr>
              <w:t>,</w:t>
            </w:r>
            <w:r w:rsidRPr="00AA6956">
              <w:rPr>
                <w:rFonts w:cs="Times New Roman"/>
                <w:sz w:val="20"/>
                <w:cs/>
                <w:lang w:bidi="th-TH"/>
              </w:rPr>
              <w:t>575)</w:t>
            </w:r>
          </w:p>
        </w:tc>
      </w:tr>
      <w:tr w:rsidR="00376243" w:rsidRPr="00B4553D" w14:paraId="2D72B073" w14:textId="77777777" w:rsidTr="00230CC9">
        <w:trPr>
          <w:trHeight w:val="251"/>
        </w:trPr>
        <w:tc>
          <w:tcPr>
            <w:tcW w:w="3205" w:type="dxa"/>
            <w:vAlign w:val="bottom"/>
          </w:tcPr>
          <w:p w14:paraId="7A0F3784" w14:textId="2CE7567E" w:rsidR="00376243" w:rsidRPr="00AB5DFA" w:rsidRDefault="00376243" w:rsidP="00376243">
            <w:pPr>
              <w:pStyle w:val="BodyText"/>
              <w:spacing w:after="0" w:line="234" w:lineRule="exact"/>
              <w:ind w:right="-45"/>
              <w:rPr>
                <w:rFonts w:cs="Times New Roman"/>
                <w:b/>
                <w:bCs/>
                <w:i/>
                <w:iCs/>
                <w:sz w:val="20"/>
                <w:lang w:val="en-GB"/>
              </w:rPr>
            </w:pPr>
            <w:r w:rsidRPr="00AB5DFA">
              <w:rPr>
                <w:rFonts w:cs="Times New Roman"/>
                <w:b/>
                <w:bCs/>
                <w:sz w:val="20"/>
                <w:lang w:val="en-GB"/>
              </w:rPr>
              <w:t>At 3</w:t>
            </w:r>
            <w:r>
              <w:rPr>
                <w:rFonts w:cs="Times New Roman"/>
                <w:b/>
                <w:bCs/>
                <w:sz w:val="20"/>
                <w:lang w:val="en-GB"/>
              </w:rPr>
              <w:t xml:space="preserve">0 June </w:t>
            </w:r>
            <w:r w:rsidRPr="00AB5DFA">
              <w:rPr>
                <w:rFonts w:cs="Times New Roman"/>
                <w:b/>
                <w:bCs/>
                <w:sz w:val="20"/>
                <w:lang w:val="en-GB"/>
              </w:rPr>
              <w:t>202</w:t>
            </w:r>
            <w:r>
              <w:rPr>
                <w:rFonts w:cs="Times New Roman"/>
                <w:b/>
                <w:bCs/>
                <w:sz w:val="20"/>
                <w:lang w:val="en-GB"/>
              </w:rPr>
              <w:t>5</w:t>
            </w:r>
          </w:p>
        </w:tc>
        <w:tc>
          <w:tcPr>
            <w:tcW w:w="1378" w:type="dxa"/>
            <w:tcBorders>
              <w:top w:val="single" w:sz="4" w:space="0" w:color="auto"/>
              <w:bottom w:val="double" w:sz="4" w:space="0" w:color="auto"/>
            </w:tcBorders>
            <w:vAlign w:val="bottom"/>
          </w:tcPr>
          <w:p w14:paraId="34D1AD21" w14:textId="030E19EF" w:rsidR="00376243" w:rsidRPr="000707A0" w:rsidRDefault="00601A1B" w:rsidP="00376243">
            <w:pPr>
              <w:pStyle w:val="acctfourfigures"/>
              <w:tabs>
                <w:tab w:val="clear" w:pos="765"/>
                <w:tab w:val="decimal" w:pos="1166"/>
              </w:tabs>
              <w:spacing w:line="234" w:lineRule="exact"/>
              <w:ind w:right="-202"/>
              <w:rPr>
                <w:rFonts w:cs="Times New Roman"/>
                <w:b/>
                <w:bCs/>
                <w:sz w:val="20"/>
              </w:rPr>
            </w:pPr>
            <w:r w:rsidRPr="00601A1B">
              <w:rPr>
                <w:rFonts w:cs="Times New Roman"/>
                <w:b/>
                <w:bCs/>
                <w:sz w:val="20"/>
              </w:rPr>
              <w:t>2,633,886</w:t>
            </w:r>
          </w:p>
        </w:tc>
        <w:tc>
          <w:tcPr>
            <w:tcW w:w="236" w:type="dxa"/>
            <w:vAlign w:val="bottom"/>
          </w:tcPr>
          <w:p w14:paraId="6AEB8D4C" w14:textId="77777777" w:rsidR="00376243" w:rsidRPr="00B4553D" w:rsidRDefault="00376243" w:rsidP="00376243">
            <w:pPr>
              <w:spacing w:line="234" w:lineRule="exact"/>
              <w:rPr>
                <w:rFonts w:cs="Times New Roman"/>
                <w:b/>
                <w:bCs/>
                <w:sz w:val="20"/>
              </w:rPr>
            </w:pPr>
          </w:p>
        </w:tc>
        <w:tc>
          <w:tcPr>
            <w:tcW w:w="1325" w:type="dxa"/>
            <w:tcBorders>
              <w:top w:val="single" w:sz="4" w:space="0" w:color="auto"/>
              <w:bottom w:val="double" w:sz="4" w:space="0" w:color="auto"/>
            </w:tcBorders>
            <w:vAlign w:val="bottom"/>
          </w:tcPr>
          <w:p w14:paraId="6998934B" w14:textId="79EC1789" w:rsidR="00376243" w:rsidRPr="00B95516" w:rsidRDefault="00601A1B" w:rsidP="00376243">
            <w:pPr>
              <w:pStyle w:val="acctfourfigures"/>
              <w:tabs>
                <w:tab w:val="clear" w:pos="765"/>
                <w:tab w:val="decimal" w:pos="1103"/>
              </w:tabs>
              <w:spacing w:line="234" w:lineRule="exact"/>
              <w:ind w:right="-266"/>
              <w:rPr>
                <w:rFonts w:cs="Times New Roman"/>
                <w:b/>
                <w:bCs/>
                <w:sz w:val="20"/>
              </w:rPr>
            </w:pPr>
            <w:r w:rsidRPr="00601A1B">
              <w:rPr>
                <w:rFonts w:cs="Times New Roman"/>
                <w:b/>
                <w:bCs/>
                <w:sz w:val="20"/>
              </w:rPr>
              <w:t>3,229,632</w:t>
            </w:r>
          </w:p>
        </w:tc>
        <w:tc>
          <w:tcPr>
            <w:tcW w:w="236" w:type="dxa"/>
            <w:vAlign w:val="bottom"/>
          </w:tcPr>
          <w:p w14:paraId="1D5799A9" w14:textId="77777777" w:rsidR="00376243" w:rsidRPr="009E629B" w:rsidRDefault="00376243" w:rsidP="00376243">
            <w:pPr>
              <w:spacing w:line="234" w:lineRule="exact"/>
              <w:rPr>
                <w:rFonts w:cs="Times New Roman"/>
                <w:b/>
                <w:bCs/>
                <w:sz w:val="20"/>
              </w:rPr>
            </w:pPr>
          </w:p>
        </w:tc>
        <w:tc>
          <w:tcPr>
            <w:tcW w:w="1360" w:type="dxa"/>
            <w:tcBorders>
              <w:top w:val="single" w:sz="4" w:space="0" w:color="auto"/>
              <w:bottom w:val="double" w:sz="4" w:space="0" w:color="auto"/>
            </w:tcBorders>
            <w:vAlign w:val="bottom"/>
          </w:tcPr>
          <w:p w14:paraId="44AEB412" w14:textId="61AF3D09" w:rsidR="00376243" w:rsidRPr="009E629B" w:rsidRDefault="00601A1B" w:rsidP="00376243">
            <w:pPr>
              <w:pStyle w:val="acctfourfigures"/>
              <w:tabs>
                <w:tab w:val="clear" w:pos="765"/>
                <w:tab w:val="decimal" w:pos="1056"/>
              </w:tabs>
              <w:spacing w:line="234" w:lineRule="exact"/>
              <w:ind w:right="-150"/>
              <w:rPr>
                <w:rFonts w:cs="Times New Roman"/>
                <w:b/>
                <w:bCs/>
                <w:sz w:val="20"/>
              </w:rPr>
            </w:pPr>
            <w:r w:rsidRPr="00AA6956">
              <w:rPr>
                <w:rFonts w:cs="Times New Roman"/>
                <w:b/>
                <w:bCs/>
                <w:sz w:val="20"/>
                <w:cs/>
                <w:lang w:bidi="th-TH"/>
              </w:rPr>
              <w:t>5</w:t>
            </w:r>
            <w:r w:rsidRPr="00601A1B">
              <w:rPr>
                <w:rFonts w:cs="Times New Roman"/>
                <w:b/>
                <w:bCs/>
                <w:sz w:val="20"/>
              </w:rPr>
              <w:t>,</w:t>
            </w:r>
            <w:r w:rsidRPr="00AA6956">
              <w:rPr>
                <w:rFonts w:cs="Times New Roman"/>
                <w:b/>
                <w:bCs/>
                <w:sz w:val="20"/>
                <w:cs/>
                <w:lang w:bidi="th-TH"/>
              </w:rPr>
              <w:t>477</w:t>
            </w:r>
            <w:r w:rsidRPr="00601A1B">
              <w:rPr>
                <w:rFonts w:cs="Times New Roman"/>
                <w:b/>
                <w:bCs/>
                <w:sz w:val="20"/>
              </w:rPr>
              <w:t>,</w:t>
            </w:r>
            <w:r w:rsidRPr="00AA6956">
              <w:rPr>
                <w:rFonts w:cs="Times New Roman"/>
                <w:b/>
                <w:bCs/>
                <w:sz w:val="20"/>
                <w:cs/>
                <w:lang w:bidi="th-TH"/>
              </w:rPr>
              <w:t>379</w:t>
            </w:r>
          </w:p>
        </w:tc>
        <w:tc>
          <w:tcPr>
            <w:tcW w:w="236" w:type="dxa"/>
            <w:vAlign w:val="bottom"/>
          </w:tcPr>
          <w:p w14:paraId="7D3F01E8" w14:textId="77777777" w:rsidR="00376243" w:rsidRPr="000707A0" w:rsidRDefault="00376243" w:rsidP="00376243">
            <w:pPr>
              <w:tabs>
                <w:tab w:val="decimal" w:pos="1059"/>
              </w:tabs>
              <w:spacing w:line="234" w:lineRule="exact"/>
              <w:ind w:left="-93" w:right="-268"/>
              <w:rPr>
                <w:rFonts w:cs="Times New Roman"/>
                <w:b/>
                <w:bCs/>
                <w:sz w:val="20"/>
              </w:rPr>
            </w:pPr>
          </w:p>
        </w:tc>
        <w:tc>
          <w:tcPr>
            <w:tcW w:w="1204" w:type="dxa"/>
            <w:tcBorders>
              <w:top w:val="single" w:sz="4" w:space="0" w:color="auto"/>
              <w:bottom w:val="double" w:sz="4" w:space="0" w:color="auto"/>
            </w:tcBorders>
            <w:vAlign w:val="bottom"/>
          </w:tcPr>
          <w:p w14:paraId="75392CA5" w14:textId="336A7E5F" w:rsidR="00376243" w:rsidRPr="000707A0" w:rsidRDefault="00601A1B" w:rsidP="00376243">
            <w:pPr>
              <w:pStyle w:val="acctfourfigures"/>
              <w:tabs>
                <w:tab w:val="clear" w:pos="765"/>
                <w:tab w:val="decimal" w:pos="1005"/>
              </w:tabs>
              <w:spacing w:line="234" w:lineRule="exact"/>
              <w:ind w:right="-150"/>
              <w:rPr>
                <w:rFonts w:cs="Times New Roman"/>
                <w:b/>
                <w:bCs/>
                <w:sz w:val="20"/>
              </w:rPr>
            </w:pPr>
            <w:r w:rsidRPr="00AA6956">
              <w:rPr>
                <w:rFonts w:cs="Times New Roman"/>
                <w:b/>
                <w:bCs/>
                <w:sz w:val="20"/>
                <w:cs/>
                <w:lang w:bidi="th-TH"/>
              </w:rPr>
              <w:t>11</w:t>
            </w:r>
            <w:r w:rsidRPr="00601A1B">
              <w:rPr>
                <w:rFonts w:cs="Times New Roman"/>
                <w:b/>
                <w:bCs/>
                <w:sz w:val="20"/>
              </w:rPr>
              <w:t>,</w:t>
            </w:r>
            <w:r w:rsidRPr="00AA6956">
              <w:rPr>
                <w:rFonts w:cs="Times New Roman"/>
                <w:b/>
                <w:bCs/>
                <w:sz w:val="20"/>
                <w:cs/>
                <w:lang w:bidi="th-TH"/>
              </w:rPr>
              <w:t>340</w:t>
            </w:r>
            <w:r w:rsidRPr="00601A1B">
              <w:rPr>
                <w:rFonts w:cs="Times New Roman"/>
                <w:b/>
                <w:bCs/>
                <w:sz w:val="20"/>
              </w:rPr>
              <w:t>,</w:t>
            </w:r>
            <w:r w:rsidRPr="00AA6956">
              <w:rPr>
                <w:rFonts w:cs="Times New Roman"/>
                <w:b/>
                <w:bCs/>
                <w:sz w:val="20"/>
                <w:cs/>
                <w:lang w:bidi="th-TH"/>
              </w:rPr>
              <w:t>897</w:t>
            </w:r>
          </w:p>
        </w:tc>
      </w:tr>
      <w:tr w:rsidR="00230CC9" w:rsidRPr="00AB5DFA" w14:paraId="7850B3CC" w14:textId="77777777" w:rsidTr="00A330B4">
        <w:trPr>
          <w:trHeight w:val="251"/>
        </w:trPr>
        <w:tc>
          <w:tcPr>
            <w:tcW w:w="3205" w:type="dxa"/>
            <w:vAlign w:val="bottom"/>
          </w:tcPr>
          <w:p w14:paraId="7F889D4A" w14:textId="77777777" w:rsidR="00230CC9" w:rsidRPr="00AB5DFA" w:rsidRDefault="00230CC9" w:rsidP="00376243">
            <w:pPr>
              <w:pStyle w:val="BodyText"/>
              <w:spacing w:after="0" w:line="234" w:lineRule="exact"/>
              <w:ind w:right="-45"/>
              <w:rPr>
                <w:rFonts w:cs="Times New Roman"/>
                <w:b/>
                <w:bCs/>
                <w:i/>
                <w:iCs/>
                <w:sz w:val="20"/>
                <w:lang w:val="en-GB"/>
              </w:rPr>
            </w:pPr>
          </w:p>
        </w:tc>
        <w:tc>
          <w:tcPr>
            <w:tcW w:w="1378" w:type="dxa"/>
            <w:tcBorders>
              <w:top w:val="double" w:sz="4" w:space="0" w:color="auto"/>
            </w:tcBorders>
            <w:vAlign w:val="bottom"/>
          </w:tcPr>
          <w:p w14:paraId="370726C1" w14:textId="77777777" w:rsidR="00230CC9" w:rsidRPr="00AB5DFA" w:rsidRDefault="00230CC9" w:rsidP="00376243">
            <w:pPr>
              <w:pStyle w:val="acctfourfigures"/>
              <w:tabs>
                <w:tab w:val="clear" w:pos="765"/>
                <w:tab w:val="decimal" w:pos="1247"/>
              </w:tabs>
              <w:spacing w:line="234" w:lineRule="exact"/>
              <w:ind w:left="-79" w:right="-78"/>
              <w:rPr>
                <w:rFonts w:cs="Times New Roman"/>
                <w:sz w:val="20"/>
              </w:rPr>
            </w:pPr>
          </w:p>
        </w:tc>
        <w:tc>
          <w:tcPr>
            <w:tcW w:w="236" w:type="dxa"/>
            <w:vAlign w:val="bottom"/>
          </w:tcPr>
          <w:p w14:paraId="28669228" w14:textId="77777777" w:rsidR="00230CC9" w:rsidRPr="00AB5DFA" w:rsidRDefault="00230CC9" w:rsidP="00376243">
            <w:pPr>
              <w:spacing w:line="234" w:lineRule="exact"/>
              <w:rPr>
                <w:rFonts w:cs="Times New Roman"/>
                <w:sz w:val="20"/>
              </w:rPr>
            </w:pPr>
          </w:p>
        </w:tc>
        <w:tc>
          <w:tcPr>
            <w:tcW w:w="1325" w:type="dxa"/>
            <w:tcBorders>
              <w:top w:val="double" w:sz="4" w:space="0" w:color="auto"/>
            </w:tcBorders>
            <w:vAlign w:val="bottom"/>
          </w:tcPr>
          <w:p w14:paraId="0201CC6C" w14:textId="77777777" w:rsidR="00230CC9" w:rsidRPr="00AB5DFA" w:rsidRDefault="00230CC9" w:rsidP="00376243">
            <w:pPr>
              <w:pStyle w:val="acctfourfigures"/>
              <w:tabs>
                <w:tab w:val="clear" w:pos="765"/>
                <w:tab w:val="decimal" w:pos="1103"/>
              </w:tabs>
              <w:spacing w:line="234" w:lineRule="exact"/>
              <w:ind w:right="-266"/>
              <w:rPr>
                <w:rFonts w:cs="Times New Roman"/>
                <w:sz w:val="20"/>
              </w:rPr>
            </w:pPr>
          </w:p>
        </w:tc>
        <w:tc>
          <w:tcPr>
            <w:tcW w:w="236" w:type="dxa"/>
            <w:vAlign w:val="bottom"/>
          </w:tcPr>
          <w:p w14:paraId="1A0BEE14" w14:textId="77777777" w:rsidR="00230CC9" w:rsidRPr="00AB5DFA" w:rsidRDefault="00230CC9" w:rsidP="00376243">
            <w:pPr>
              <w:spacing w:line="234" w:lineRule="exact"/>
              <w:rPr>
                <w:rFonts w:cs="Times New Roman"/>
                <w:sz w:val="20"/>
              </w:rPr>
            </w:pPr>
          </w:p>
        </w:tc>
        <w:tc>
          <w:tcPr>
            <w:tcW w:w="1360" w:type="dxa"/>
            <w:tcBorders>
              <w:top w:val="double" w:sz="4" w:space="0" w:color="auto"/>
            </w:tcBorders>
            <w:vAlign w:val="bottom"/>
          </w:tcPr>
          <w:p w14:paraId="56B93A80" w14:textId="77777777" w:rsidR="00230CC9" w:rsidRPr="00AB5DFA" w:rsidRDefault="00230CC9" w:rsidP="00376243">
            <w:pPr>
              <w:pStyle w:val="acctfourfigures"/>
              <w:tabs>
                <w:tab w:val="clear" w:pos="765"/>
                <w:tab w:val="decimal" w:pos="1056"/>
              </w:tabs>
              <w:spacing w:line="234" w:lineRule="exact"/>
              <w:ind w:right="-150"/>
              <w:rPr>
                <w:rFonts w:cs="Times New Roman"/>
                <w:sz w:val="20"/>
                <w:lang w:bidi="th-TH"/>
              </w:rPr>
            </w:pPr>
          </w:p>
        </w:tc>
        <w:tc>
          <w:tcPr>
            <w:tcW w:w="236" w:type="dxa"/>
            <w:vAlign w:val="bottom"/>
          </w:tcPr>
          <w:p w14:paraId="1B062B0D" w14:textId="77777777" w:rsidR="00230CC9" w:rsidRPr="00AB5DFA" w:rsidRDefault="00230CC9" w:rsidP="00376243">
            <w:pPr>
              <w:tabs>
                <w:tab w:val="decimal" w:pos="1059"/>
              </w:tabs>
              <w:spacing w:line="234" w:lineRule="exact"/>
              <w:ind w:left="-93" w:right="-268"/>
              <w:rPr>
                <w:rFonts w:cs="Times New Roman"/>
                <w:sz w:val="20"/>
              </w:rPr>
            </w:pPr>
          </w:p>
        </w:tc>
        <w:tc>
          <w:tcPr>
            <w:tcW w:w="1204" w:type="dxa"/>
            <w:tcBorders>
              <w:top w:val="double" w:sz="4" w:space="0" w:color="auto"/>
            </w:tcBorders>
            <w:vAlign w:val="bottom"/>
          </w:tcPr>
          <w:p w14:paraId="56AE5070" w14:textId="77777777" w:rsidR="00230CC9" w:rsidRPr="00AB5DFA" w:rsidRDefault="00230CC9" w:rsidP="00376243">
            <w:pPr>
              <w:pStyle w:val="acctfourfigures"/>
              <w:tabs>
                <w:tab w:val="clear" w:pos="765"/>
                <w:tab w:val="decimal" w:pos="1056"/>
              </w:tabs>
              <w:spacing w:line="234" w:lineRule="exact"/>
              <w:ind w:left="-93" w:right="-150"/>
              <w:rPr>
                <w:rFonts w:cs="Times New Roman"/>
                <w:sz w:val="20"/>
              </w:rPr>
            </w:pPr>
          </w:p>
        </w:tc>
      </w:tr>
      <w:tr w:rsidR="00376243" w:rsidRPr="00AB5DFA" w14:paraId="30659D22" w14:textId="77777777" w:rsidTr="00FA1F1E">
        <w:trPr>
          <w:trHeight w:val="251"/>
        </w:trPr>
        <w:tc>
          <w:tcPr>
            <w:tcW w:w="3205" w:type="dxa"/>
            <w:vAlign w:val="bottom"/>
          </w:tcPr>
          <w:p w14:paraId="7D2A7F04" w14:textId="77777777" w:rsidR="00376243" w:rsidRPr="00AB5DFA" w:rsidRDefault="00376243" w:rsidP="00376243">
            <w:pPr>
              <w:pStyle w:val="BodyText"/>
              <w:spacing w:after="0" w:line="234" w:lineRule="exact"/>
              <w:ind w:right="-45"/>
              <w:rPr>
                <w:rFonts w:cs="Times New Roman"/>
                <w:b/>
                <w:bCs/>
                <w:i/>
                <w:iCs/>
                <w:sz w:val="20"/>
                <w:lang w:val="en-GB"/>
              </w:rPr>
            </w:pPr>
            <w:r w:rsidRPr="00AB5DFA">
              <w:rPr>
                <w:rFonts w:cs="Times New Roman"/>
                <w:b/>
                <w:bCs/>
                <w:i/>
                <w:iCs/>
                <w:sz w:val="20"/>
                <w:lang w:val="en-GB"/>
              </w:rPr>
              <w:t>Other financial assets</w:t>
            </w:r>
          </w:p>
        </w:tc>
        <w:tc>
          <w:tcPr>
            <w:tcW w:w="1378" w:type="dxa"/>
            <w:vAlign w:val="bottom"/>
          </w:tcPr>
          <w:p w14:paraId="6257CA97" w14:textId="77777777" w:rsidR="00376243" w:rsidRPr="00AB5DFA" w:rsidRDefault="00376243" w:rsidP="00376243">
            <w:pPr>
              <w:pStyle w:val="acctfourfigures"/>
              <w:tabs>
                <w:tab w:val="clear" w:pos="765"/>
                <w:tab w:val="decimal" w:pos="1247"/>
              </w:tabs>
              <w:spacing w:line="234" w:lineRule="exact"/>
              <w:ind w:left="-79" w:right="-78"/>
              <w:rPr>
                <w:rFonts w:cs="Times New Roman"/>
                <w:sz w:val="20"/>
              </w:rPr>
            </w:pPr>
          </w:p>
        </w:tc>
        <w:tc>
          <w:tcPr>
            <w:tcW w:w="236" w:type="dxa"/>
            <w:vAlign w:val="bottom"/>
          </w:tcPr>
          <w:p w14:paraId="5D03F2B9" w14:textId="77777777" w:rsidR="00376243" w:rsidRPr="00AB5DFA" w:rsidRDefault="00376243" w:rsidP="00376243">
            <w:pPr>
              <w:spacing w:line="234" w:lineRule="exact"/>
              <w:rPr>
                <w:rFonts w:cs="Times New Roman"/>
                <w:sz w:val="20"/>
              </w:rPr>
            </w:pPr>
          </w:p>
        </w:tc>
        <w:tc>
          <w:tcPr>
            <w:tcW w:w="1325" w:type="dxa"/>
            <w:vAlign w:val="bottom"/>
          </w:tcPr>
          <w:p w14:paraId="7B838450" w14:textId="77777777" w:rsidR="00376243" w:rsidRPr="00AB5DFA" w:rsidRDefault="00376243" w:rsidP="00376243">
            <w:pPr>
              <w:pStyle w:val="acctfourfigures"/>
              <w:tabs>
                <w:tab w:val="clear" w:pos="765"/>
                <w:tab w:val="decimal" w:pos="1103"/>
              </w:tabs>
              <w:spacing w:line="234" w:lineRule="exact"/>
              <w:ind w:right="-266"/>
              <w:rPr>
                <w:rFonts w:cs="Times New Roman"/>
                <w:sz w:val="20"/>
              </w:rPr>
            </w:pPr>
          </w:p>
        </w:tc>
        <w:tc>
          <w:tcPr>
            <w:tcW w:w="236" w:type="dxa"/>
            <w:vAlign w:val="bottom"/>
          </w:tcPr>
          <w:p w14:paraId="7F77DA7C" w14:textId="77777777" w:rsidR="00376243" w:rsidRPr="00AB5DFA" w:rsidRDefault="00376243" w:rsidP="00376243">
            <w:pPr>
              <w:spacing w:line="234" w:lineRule="exact"/>
              <w:rPr>
                <w:rFonts w:cs="Times New Roman"/>
                <w:sz w:val="20"/>
              </w:rPr>
            </w:pPr>
          </w:p>
        </w:tc>
        <w:tc>
          <w:tcPr>
            <w:tcW w:w="1360" w:type="dxa"/>
            <w:vAlign w:val="bottom"/>
          </w:tcPr>
          <w:p w14:paraId="3405B6C4" w14:textId="77777777" w:rsidR="00376243" w:rsidRPr="00AB5DFA" w:rsidRDefault="00376243" w:rsidP="00376243">
            <w:pPr>
              <w:pStyle w:val="acctfourfigures"/>
              <w:tabs>
                <w:tab w:val="clear" w:pos="765"/>
                <w:tab w:val="decimal" w:pos="1056"/>
              </w:tabs>
              <w:spacing w:line="234" w:lineRule="exact"/>
              <w:ind w:right="-150"/>
              <w:rPr>
                <w:rFonts w:cs="Times New Roman"/>
                <w:sz w:val="20"/>
                <w:lang w:bidi="th-TH"/>
              </w:rPr>
            </w:pPr>
          </w:p>
        </w:tc>
        <w:tc>
          <w:tcPr>
            <w:tcW w:w="236" w:type="dxa"/>
            <w:vAlign w:val="bottom"/>
          </w:tcPr>
          <w:p w14:paraId="5A415072" w14:textId="77777777" w:rsidR="00376243" w:rsidRPr="00AB5DFA" w:rsidRDefault="00376243" w:rsidP="00376243">
            <w:pPr>
              <w:tabs>
                <w:tab w:val="decimal" w:pos="1059"/>
              </w:tabs>
              <w:spacing w:line="234" w:lineRule="exact"/>
              <w:ind w:left="-93" w:right="-268"/>
              <w:rPr>
                <w:rFonts w:cs="Times New Roman"/>
                <w:sz w:val="20"/>
              </w:rPr>
            </w:pPr>
          </w:p>
        </w:tc>
        <w:tc>
          <w:tcPr>
            <w:tcW w:w="1204" w:type="dxa"/>
            <w:vAlign w:val="bottom"/>
          </w:tcPr>
          <w:p w14:paraId="16B81E0D" w14:textId="77777777" w:rsidR="00376243" w:rsidRPr="00AB5DFA" w:rsidRDefault="00376243" w:rsidP="00376243">
            <w:pPr>
              <w:pStyle w:val="acctfourfigures"/>
              <w:tabs>
                <w:tab w:val="clear" w:pos="765"/>
                <w:tab w:val="decimal" w:pos="1056"/>
              </w:tabs>
              <w:spacing w:line="234" w:lineRule="exact"/>
              <w:ind w:left="-93" w:right="-150"/>
              <w:rPr>
                <w:rFonts w:cs="Times New Roman"/>
                <w:sz w:val="20"/>
              </w:rPr>
            </w:pPr>
          </w:p>
        </w:tc>
      </w:tr>
      <w:tr w:rsidR="00376243" w:rsidRPr="000C4AFB" w14:paraId="510E6C64" w14:textId="77777777" w:rsidTr="00FA1F1E">
        <w:trPr>
          <w:trHeight w:val="71"/>
        </w:trPr>
        <w:tc>
          <w:tcPr>
            <w:tcW w:w="3205" w:type="dxa"/>
            <w:vAlign w:val="bottom"/>
          </w:tcPr>
          <w:p w14:paraId="4549F4F9" w14:textId="50B0D2FD" w:rsidR="00376243" w:rsidRPr="00AB5DFA" w:rsidRDefault="00376243" w:rsidP="00376243">
            <w:pPr>
              <w:pStyle w:val="BodyText"/>
              <w:spacing w:after="0" w:line="234" w:lineRule="exact"/>
              <w:ind w:right="-45"/>
              <w:rPr>
                <w:rFonts w:cs="Times New Roman"/>
                <w:sz w:val="20"/>
                <w:lang w:val="en-GB"/>
              </w:rPr>
            </w:pPr>
            <w:r w:rsidRPr="00AB5DFA">
              <w:rPr>
                <w:rFonts w:cs="Times New Roman"/>
                <w:sz w:val="20"/>
                <w:lang w:val="en-GB"/>
              </w:rPr>
              <w:t>At 1 January 202</w:t>
            </w:r>
            <w:r>
              <w:rPr>
                <w:rFonts w:cs="Times New Roman"/>
                <w:sz w:val="20"/>
                <w:lang w:val="en-GB"/>
              </w:rPr>
              <w:t>4</w:t>
            </w:r>
          </w:p>
        </w:tc>
        <w:tc>
          <w:tcPr>
            <w:tcW w:w="1378" w:type="dxa"/>
            <w:vAlign w:val="bottom"/>
          </w:tcPr>
          <w:p w14:paraId="4147C335" w14:textId="33928762" w:rsidR="00376243" w:rsidRPr="005375E8" w:rsidRDefault="00376243" w:rsidP="00376243">
            <w:pPr>
              <w:pStyle w:val="acctfourfigures"/>
              <w:tabs>
                <w:tab w:val="clear" w:pos="765"/>
                <w:tab w:val="decimal" w:pos="1160"/>
              </w:tabs>
              <w:spacing w:line="234" w:lineRule="exact"/>
              <w:ind w:right="-150"/>
              <w:rPr>
                <w:rFonts w:cs="Times New Roman"/>
                <w:sz w:val="20"/>
              </w:rPr>
            </w:pPr>
            <w:r w:rsidRPr="005375E8">
              <w:rPr>
                <w:rFonts w:cs="Times New Roman"/>
                <w:sz w:val="20"/>
              </w:rPr>
              <w:t>1,993</w:t>
            </w:r>
          </w:p>
        </w:tc>
        <w:tc>
          <w:tcPr>
            <w:tcW w:w="236" w:type="dxa"/>
            <w:vAlign w:val="bottom"/>
          </w:tcPr>
          <w:p w14:paraId="79189E6B" w14:textId="77777777" w:rsidR="00376243" w:rsidRPr="005375E8" w:rsidRDefault="00376243" w:rsidP="00376243">
            <w:pPr>
              <w:spacing w:line="234" w:lineRule="exact"/>
              <w:rPr>
                <w:rFonts w:cs="Times New Roman"/>
                <w:sz w:val="20"/>
              </w:rPr>
            </w:pPr>
          </w:p>
        </w:tc>
        <w:tc>
          <w:tcPr>
            <w:tcW w:w="1325" w:type="dxa"/>
            <w:vAlign w:val="bottom"/>
          </w:tcPr>
          <w:p w14:paraId="40826ABA" w14:textId="6CA4C1D2" w:rsidR="00376243" w:rsidRPr="005375E8" w:rsidRDefault="00376243" w:rsidP="00376243">
            <w:pPr>
              <w:pStyle w:val="acctfourfigures"/>
              <w:tabs>
                <w:tab w:val="clear" w:pos="765"/>
                <w:tab w:val="decimal" w:pos="1104"/>
              </w:tabs>
              <w:spacing w:line="234" w:lineRule="exact"/>
              <w:ind w:right="-266"/>
              <w:rPr>
                <w:rFonts w:cs="Times New Roman"/>
                <w:sz w:val="20"/>
              </w:rPr>
            </w:pPr>
            <w:r w:rsidRPr="005375E8">
              <w:rPr>
                <w:rFonts w:cs="Times New Roman"/>
                <w:sz w:val="20"/>
              </w:rPr>
              <w:t>8,318</w:t>
            </w:r>
          </w:p>
        </w:tc>
        <w:tc>
          <w:tcPr>
            <w:tcW w:w="236" w:type="dxa"/>
            <w:vAlign w:val="bottom"/>
          </w:tcPr>
          <w:p w14:paraId="66454526" w14:textId="77777777" w:rsidR="00376243" w:rsidRPr="005375E8" w:rsidRDefault="00376243" w:rsidP="00376243">
            <w:pPr>
              <w:spacing w:line="234" w:lineRule="exact"/>
              <w:rPr>
                <w:rFonts w:cs="Times New Roman"/>
                <w:sz w:val="20"/>
              </w:rPr>
            </w:pPr>
          </w:p>
        </w:tc>
        <w:tc>
          <w:tcPr>
            <w:tcW w:w="1360" w:type="dxa"/>
            <w:vAlign w:val="bottom"/>
          </w:tcPr>
          <w:p w14:paraId="0A7AAC02" w14:textId="7E18EC2E" w:rsidR="00376243" w:rsidRPr="005375E8" w:rsidRDefault="00376243" w:rsidP="00376243">
            <w:pPr>
              <w:pStyle w:val="acctfourfigures"/>
              <w:tabs>
                <w:tab w:val="clear" w:pos="765"/>
                <w:tab w:val="decimal" w:pos="1056"/>
              </w:tabs>
              <w:spacing w:line="234" w:lineRule="exact"/>
              <w:ind w:right="-150"/>
              <w:rPr>
                <w:rFonts w:cs="Times New Roman"/>
                <w:sz w:val="20"/>
                <w:lang w:bidi="th-TH"/>
              </w:rPr>
            </w:pPr>
            <w:r w:rsidRPr="005375E8">
              <w:rPr>
                <w:rFonts w:cs="Times New Roman"/>
                <w:sz w:val="20"/>
                <w:lang w:bidi="th-TH"/>
              </w:rPr>
              <w:t>13,963</w:t>
            </w:r>
          </w:p>
        </w:tc>
        <w:tc>
          <w:tcPr>
            <w:tcW w:w="236" w:type="dxa"/>
            <w:vAlign w:val="bottom"/>
          </w:tcPr>
          <w:p w14:paraId="1F257D1B" w14:textId="77777777" w:rsidR="00376243" w:rsidRPr="005375E8" w:rsidRDefault="00376243" w:rsidP="00376243">
            <w:pPr>
              <w:tabs>
                <w:tab w:val="decimal" w:pos="1059"/>
              </w:tabs>
              <w:spacing w:line="234" w:lineRule="exact"/>
              <w:ind w:left="-93" w:right="-268"/>
              <w:rPr>
                <w:rFonts w:cs="Times New Roman"/>
                <w:sz w:val="20"/>
              </w:rPr>
            </w:pPr>
          </w:p>
        </w:tc>
        <w:tc>
          <w:tcPr>
            <w:tcW w:w="1204" w:type="dxa"/>
            <w:vAlign w:val="bottom"/>
          </w:tcPr>
          <w:p w14:paraId="7C3D2702" w14:textId="62B58FD1" w:rsidR="00376243" w:rsidRPr="005375E8" w:rsidRDefault="00376243" w:rsidP="00376243">
            <w:pPr>
              <w:pStyle w:val="acctfourfigures"/>
              <w:tabs>
                <w:tab w:val="clear" w:pos="765"/>
                <w:tab w:val="decimal" w:pos="1027"/>
              </w:tabs>
              <w:spacing w:line="234" w:lineRule="exact"/>
              <w:ind w:right="-150"/>
              <w:rPr>
                <w:rFonts w:cs="Times New Roman"/>
                <w:sz w:val="20"/>
              </w:rPr>
            </w:pPr>
            <w:r w:rsidRPr="005375E8">
              <w:rPr>
                <w:rFonts w:cs="Times New Roman"/>
                <w:sz w:val="20"/>
              </w:rPr>
              <w:t xml:space="preserve">24,274 </w:t>
            </w:r>
          </w:p>
        </w:tc>
      </w:tr>
      <w:tr w:rsidR="00376243" w:rsidRPr="00AB5DFA" w14:paraId="2DF1A524" w14:textId="77777777" w:rsidTr="00FA1F1E">
        <w:trPr>
          <w:trHeight w:val="251"/>
        </w:trPr>
        <w:tc>
          <w:tcPr>
            <w:tcW w:w="3205" w:type="dxa"/>
            <w:vAlign w:val="bottom"/>
          </w:tcPr>
          <w:p w14:paraId="31610B20" w14:textId="77777777" w:rsidR="00376243" w:rsidRPr="00AB5DFA" w:rsidRDefault="00376243" w:rsidP="00376243">
            <w:pPr>
              <w:pStyle w:val="BodyText"/>
              <w:spacing w:after="0" w:line="234" w:lineRule="exact"/>
              <w:ind w:right="-45"/>
              <w:rPr>
                <w:rFonts w:cs="Times New Roman"/>
                <w:sz w:val="20"/>
                <w:lang w:val="en-GB"/>
              </w:rPr>
            </w:pPr>
            <w:r w:rsidRPr="001A2D8A">
              <w:rPr>
                <w:rFonts w:cs="Times New Roman"/>
                <w:sz w:val="20"/>
                <w:lang w:val="en-GB"/>
              </w:rPr>
              <w:t>Change from stage reclassification</w:t>
            </w:r>
          </w:p>
        </w:tc>
        <w:tc>
          <w:tcPr>
            <w:tcW w:w="1378" w:type="dxa"/>
            <w:vAlign w:val="bottom"/>
          </w:tcPr>
          <w:p w14:paraId="72F49972" w14:textId="4A76708B" w:rsidR="00376243" w:rsidRPr="00AB5DFA" w:rsidRDefault="00376243" w:rsidP="00376243">
            <w:pPr>
              <w:pStyle w:val="acctfourfigures"/>
              <w:tabs>
                <w:tab w:val="clear" w:pos="765"/>
                <w:tab w:val="decimal" w:pos="1160"/>
              </w:tabs>
              <w:spacing w:line="234" w:lineRule="exact"/>
              <w:ind w:right="-150"/>
              <w:rPr>
                <w:rFonts w:cs="Times New Roman"/>
                <w:sz w:val="20"/>
              </w:rPr>
            </w:pPr>
            <w:r w:rsidRPr="005939BE">
              <w:rPr>
                <w:rFonts w:cs="Times New Roman"/>
                <w:sz w:val="20"/>
                <w:cs/>
                <w:lang w:bidi="th-TH"/>
              </w:rPr>
              <w:t>825</w:t>
            </w:r>
          </w:p>
        </w:tc>
        <w:tc>
          <w:tcPr>
            <w:tcW w:w="236" w:type="dxa"/>
            <w:vAlign w:val="bottom"/>
          </w:tcPr>
          <w:p w14:paraId="2CAFADEA" w14:textId="77777777" w:rsidR="00376243" w:rsidRPr="00AB5DFA" w:rsidRDefault="00376243" w:rsidP="00376243">
            <w:pPr>
              <w:spacing w:line="234" w:lineRule="exact"/>
              <w:rPr>
                <w:rFonts w:cs="Times New Roman"/>
                <w:sz w:val="20"/>
              </w:rPr>
            </w:pPr>
          </w:p>
        </w:tc>
        <w:tc>
          <w:tcPr>
            <w:tcW w:w="1325" w:type="dxa"/>
            <w:vAlign w:val="bottom"/>
          </w:tcPr>
          <w:p w14:paraId="6AAFBB74" w14:textId="6FAF45B4" w:rsidR="00376243" w:rsidRPr="00AB5DFA" w:rsidRDefault="00376243" w:rsidP="00376243">
            <w:pPr>
              <w:pStyle w:val="acctfourfigures"/>
              <w:tabs>
                <w:tab w:val="clear" w:pos="765"/>
                <w:tab w:val="decimal" w:pos="1104"/>
              </w:tabs>
              <w:spacing w:line="234" w:lineRule="exact"/>
              <w:ind w:right="-266"/>
              <w:rPr>
                <w:rFonts w:cs="Times New Roman"/>
                <w:sz w:val="20"/>
              </w:rPr>
            </w:pPr>
            <w:r w:rsidRPr="005939BE">
              <w:rPr>
                <w:rFonts w:cs="Times New Roman"/>
                <w:sz w:val="20"/>
              </w:rPr>
              <w:t>(2,128)</w:t>
            </w:r>
          </w:p>
        </w:tc>
        <w:tc>
          <w:tcPr>
            <w:tcW w:w="236" w:type="dxa"/>
            <w:vAlign w:val="bottom"/>
          </w:tcPr>
          <w:p w14:paraId="72B73BFC" w14:textId="77777777" w:rsidR="00376243" w:rsidRPr="00AB5DFA" w:rsidRDefault="00376243" w:rsidP="00376243">
            <w:pPr>
              <w:spacing w:line="234" w:lineRule="exact"/>
              <w:rPr>
                <w:rFonts w:cs="Times New Roman"/>
                <w:sz w:val="20"/>
              </w:rPr>
            </w:pPr>
          </w:p>
        </w:tc>
        <w:tc>
          <w:tcPr>
            <w:tcW w:w="1360" w:type="dxa"/>
            <w:vAlign w:val="bottom"/>
          </w:tcPr>
          <w:p w14:paraId="7A85337F" w14:textId="758FA49B" w:rsidR="00376243" w:rsidRPr="00AB5DFA" w:rsidRDefault="00376243" w:rsidP="00376243">
            <w:pPr>
              <w:pStyle w:val="acctfourfigures"/>
              <w:tabs>
                <w:tab w:val="clear" w:pos="765"/>
                <w:tab w:val="decimal" w:pos="1056"/>
              </w:tabs>
              <w:spacing w:line="234" w:lineRule="exact"/>
              <w:ind w:right="-150"/>
              <w:rPr>
                <w:rFonts w:cs="Times New Roman"/>
                <w:sz w:val="20"/>
                <w:lang w:bidi="th-TH"/>
              </w:rPr>
            </w:pPr>
            <w:r w:rsidRPr="005939BE">
              <w:rPr>
                <w:rFonts w:cs="Times New Roman"/>
                <w:sz w:val="20"/>
                <w:lang w:bidi="th-TH"/>
              </w:rPr>
              <w:t>1,303</w:t>
            </w:r>
          </w:p>
        </w:tc>
        <w:tc>
          <w:tcPr>
            <w:tcW w:w="236" w:type="dxa"/>
            <w:vAlign w:val="bottom"/>
          </w:tcPr>
          <w:p w14:paraId="63158034" w14:textId="77777777" w:rsidR="00376243" w:rsidRPr="00AB5DFA" w:rsidRDefault="00376243" w:rsidP="00376243">
            <w:pPr>
              <w:tabs>
                <w:tab w:val="decimal" w:pos="1059"/>
              </w:tabs>
              <w:spacing w:line="234" w:lineRule="exact"/>
              <w:ind w:left="-93" w:right="-268"/>
              <w:rPr>
                <w:rFonts w:cs="Times New Roman"/>
                <w:sz w:val="20"/>
              </w:rPr>
            </w:pPr>
          </w:p>
        </w:tc>
        <w:tc>
          <w:tcPr>
            <w:tcW w:w="1204" w:type="dxa"/>
            <w:vAlign w:val="bottom"/>
          </w:tcPr>
          <w:p w14:paraId="4AE4287A" w14:textId="0C5FB92C" w:rsidR="00376243" w:rsidRPr="00AB5DFA" w:rsidRDefault="00376243" w:rsidP="00376243">
            <w:pPr>
              <w:pStyle w:val="acctfourfigures"/>
              <w:tabs>
                <w:tab w:val="clear" w:pos="765"/>
                <w:tab w:val="decimal" w:pos="1027"/>
              </w:tabs>
              <w:spacing w:line="234" w:lineRule="exact"/>
              <w:ind w:right="-150"/>
              <w:rPr>
                <w:rFonts w:cs="Times New Roman"/>
                <w:sz w:val="20"/>
              </w:rPr>
            </w:pPr>
            <w:r w:rsidRPr="005939BE">
              <w:rPr>
                <w:rFonts w:cs="Times New Roman" w:hint="cs"/>
                <w:sz w:val="20"/>
                <w:cs/>
                <w:lang w:bidi="th-TH"/>
              </w:rPr>
              <w:t>-</w:t>
            </w:r>
          </w:p>
        </w:tc>
      </w:tr>
      <w:tr w:rsidR="00376243" w:rsidRPr="00AB5DFA" w14:paraId="23B012A0" w14:textId="77777777" w:rsidTr="00FA1F1E">
        <w:trPr>
          <w:trHeight w:val="251"/>
        </w:trPr>
        <w:tc>
          <w:tcPr>
            <w:tcW w:w="3205" w:type="dxa"/>
            <w:vAlign w:val="bottom"/>
          </w:tcPr>
          <w:p w14:paraId="2A59213C" w14:textId="77777777" w:rsidR="00376243" w:rsidRPr="00AB5DFA" w:rsidRDefault="00376243" w:rsidP="00376243">
            <w:pPr>
              <w:pStyle w:val="BodyText"/>
              <w:spacing w:after="0" w:line="234" w:lineRule="exact"/>
              <w:ind w:right="-45"/>
              <w:rPr>
                <w:rFonts w:cs="Times New Roman"/>
                <w:sz w:val="20"/>
                <w:lang w:val="en-GB"/>
              </w:rPr>
            </w:pPr>
            <w:r w:rsidRPr="001A2D8A">
              <w:rPr>
                <w:rFonts w:cs="Times New Roman"/>
                <w:sz w:val="20"/>
                <w:lang w:val="en-GB"/>
              </w:rPr>
              <w:t xml:space="preserve">Change from remeasurement of ECL </w:t>
            </w:r>
          </w:p>
        </w:tc>
        <w:tc>
          <w:tcPr>
            <w:tcW w:w="1378" w:type="dxa"/>
            <w:vAlign w:val="bottom"/>
          </w:tcPr>
          <w:p w14:paraId="385CB564" w14:textId="39281338" w:rsidR="00376243" w:rsidRPr="00AB5DFA" w:rsidRDefault="00376243" w:rsidP="00376243">
            <w:pPr>
              <w:pStyle w:val="acctfourfigures"/>
              <w:tabs>
                <w:tab w:val="clear" w:pos="765"/>
                <w:tab w:val="decimal" w:pos="1160"/>
              </w:tabs>
              <w:spacing w:line="234" w:lineRule="exact"/>
              <w:ind w:right="-150"/>
              <w:rPr>
                <w:rFonts w:cs="Times New Roman"/>
                <w:sz w:val="20"/>
              </w:rPr>
            </w:pPr>
            <w:r w:rsidRPr="005939BE">
              <w:rPr>
                <w:rFonts w:cs="Times New Roman"/>
                <w:sz w:val="20"/>
                <w:cs/>
                <w:lang w:bidi="th-TH"/>
              </w:rPr>
              <w:t>(18)</w:t>
            </w:r>
          </w:p>
        </w:tc>
        <w:tc>
          <w:tcPr>
            <w:tcW w:w="236" w:type="dxa"/>
            <w:vAlign w:val="bottom"/>
          </w:tcPr>
          <w:p w14:paraId="57A798D0" w14:textId="77777777" w:rsidR="00376243" w:rsidRPr="00AB5DFA" w:rsidRDefault="00376243" w:rsidP="00376243">
            <w:pPr>
              <w:tabs>
                <w:tab w:val="decimal" w:pos="1138"/>
              </w:tabs>
              <w:spacing w:line="234" w:lineRule="exact"/>
              <w:ind w:right="-108"/>
              <w:rPr>
                <w:rFonts w:cs="Times New Roman"/>
                <w:sz w:val="20"/>
              </w:rPr>
            </w:pPr>
          </w:p>
        </w:tc>
        <w:tc>
          <w:tcPr>
            <w:tcW w:w="1325" w:type="dxa"/>
            <w:vAlign w:val="bottom"/>
          </w:tcPr>
          <w:p w14:paraId="539E5B72" w14:textId="3C0D32CA" w:rsidR="00376243" w:rsidRPr="00AB5DFA" w:rsidRDefault="00376243" w:rsidP="00376243">
            <w:pPr>
              <w:pStyle w:val="acctfourfigures"/>
              <w:tabs>
                <w:tab w:val="clear" w:pos="765"/>
                <w:tab w:val="decimal" w:pos="1104"/>
              </w:tabs>
              <w:spacing w:line="234" w:lineRule="exact"/>
              <w:ind w:right="-266"/>
              <w:rPr>
                <w:rFonts w:cs="Times New Roman"/>
                <w:sz w:val="20"/>
              </w:rPr>
            </w:pPr>
            <w:r w:rsidRPr="005939BE">
              <w:rPr>
                <w:rFonts w:cs="Times New Roman"/>
                <w:sz w:val="20"/>
              </w:rPr>
              <w:t>6,974</w:t>
            </w:r>
          </w:p>
        </w:tc>
        <w:tc>
          <w:tcPr>
            <w:tcW w:w="236" w:type="dxa"/>
            <w:vAlign w:val="bottom"/>
          </w:tcPr>
          <w:p w14:paraId="7D27163A" w14:textId="77777777" w:rsidR="00376243" w:rsidRPr="00AB5DFA" w:rsidRDefault="00376243" w:rsidP="00376243">
            <w:pPr>
              <w:tabs>
                <w:tab w:val="decimal" w:pos="1138"/>
              </w:tabs>
              <w:spacing w:line="234" w:lineRule="exact"/>
              <w:ind w:right="-108"/>
              <w:rPr>
                <w:rFonts w:cs="Times New Roman"/>
                <w:sz w:val="20"/>
              </w:rPr>
            </w:pPr>
          </w:p>
        </w:tc>
        <w:tc>
          <w:tcPr>
            <w:tcW w:w="1360" w:type="dxa"/>
            <w:vAlign w:val="bottom"/>
          </w:tcPr>
          <w:p w14:paraId="5F8CABE6" w14:textId="13A5759D" w:rsidR="00376243" w:rsidRPr="00AB5DFA" w:rsidRDefault="00376243" w:rsidP="00376243">
            <w:pPr>
              <w:pStyle w:val="acctfourfigures"/>
              <w:tabs>
                <w:tab w:val="clear" w:pos="765"/>
                <w:tab w:val="decimal" w:pos="1056"/>
              </w:tabs>
              <w:spacing w:line="234" w:lineRule="exact"/>
              <w:ind w:right="-150"/>
              <w:rPr>
                <w:rFonts w:cs="Times New Roman"/>
                <w:sz w:val="20"/>
                <w:lang w:bidi="th-TH"/>
              </w:rPr>
            </w:pPr>
            <w:r w:rsidRPr="005939BE">
              <w:rPr>
                <w:rFonts w:cs="Times New Roman"/>
                <w:sz w:val="20"/>
                <w:cs/>
                <w:lang w:bidi="th-TH"/>
              </w:rPr>
              <w:t>25</w:t>
            </w:r>
            <w:r w:rsidRPr="005939BE">
              <w:rPr>
                <w:rFonts w:cs="Times New Roman"/>
                <w:sz w:val="20"/>
                <w:lang w:bidi="th-TH"/>
              </w:rPr>
              <w:t>,</w:t>
            </w:r>
            <w:r w:rsidRPr="005939BE">
              <w:rPr>
                <w:rFonts w:cs="Times New Roman"/>
                <w:sz w:val="20"/>
                <w:cs/>
                <w:lang w:bidi="th-TH"/>
              </w:rPr>
              <w:t>051</w:t>
            </w:r>
          </w:p>
        </w:tc>
        <w:tc>
          <w:tcPr>
            <w:tcW w:w="236" w:type="dxa"/>
            <w:vAlign w:val="bottom"/>
          </w:tcPr>
          <w:p w14:paraId="32AB8812" w14:textId="77777777" w:rsidR="00376243" w:rsidRPr="00AB5DFA" w:rsidRDefault="00376243" w:rsidP="00376243">
            <w:pPr>
              <w:tabs>
                <w:tab w:val="decimal" w:pos="1138"/>
              </w:tabs>
              <w:spacing w:line="234" w:lineRule="exact"/>
              <w:ind w:right="-108"/>
              <w:rPr>
                <w:rFonts w:cs="Times New Roman"/>
                <w:sz w:val="20"/>
              </w:rPr>
            </w:pPr>
          </w:p>
        </w:tc>
        <w:tc>
          <w:tcPr>
            <w:tcW w:w="1204" w:type="dxa"/>
            <w:vAlign w:val="bottom"/>
          </w:tcPr>
          <w:p w14:paraId="798FFB7E" w14:textId="3868B42A" w:rsidR="00376243" w:rsidRPr="00AB5DFA" w:rsidRDefault="00376243" w:rsidP="00376243">
            <w:pPr>
              <w:pStyle w:val="acctfourfigures"/>
              <w:tabs>
                <w:tab w:val="clear" w:pos="765"/>
                <w:tab w:val="decimal" w:pos="1027"/>
              </w:tabs>
              <w:spacing w:line="234" w:lineRule="exact"/>
              <w:ind w:right="-150"/>
              <w:rPr>
                <w:rFonts w:cs="Times New Roman"/>
                <w:sz w:val="20"/>
              </w:rPr>
            </w:pPr>
            <w:r w:rsidRPr="005939BE">
              <w:rPr>
                <w:rFonts w:cs="Times New Roman"/>
                <w:sz w:val="20"/>
                <w:cs/>
                <w:lang w:bidi="th-TH"/>
              </w:rPr>
              <w:t>32</w:t>
            </w:r>
            <w:r w:rsidRPr="005939BE">
              <w:rPr>
                <w:rFonts w:cs="Times New Roman"/>
                <w:sz w:val="20"/>
              </w:rPr>
              <w:t>,</w:t>
            </w:r>
            <w:r w:rsidRPr="005939BE">
              <w:rPr>
                <w:rFonts w:cs="Times New Roman"/>
                <w:sz w:val="20"/>
                <w:cs/>
                <w:lang w:bidi="th-TH"/>
              </w:rPr>
              <w:t>007</w:t>
            </w:r>
          </w:p>
        </w:tc>
      </w:tr>
      <w:tr w:rsidR="00376243" w:rsidRPr="00AB5DFA" w14:paraId="55741F24" w14:textId="77777777" w:rsidTr="00FA1F1E">
        <w:trPr>
          <w:trHeight w:val="251"/>
        </w:trPr>
        <w:tc>
          <w:tcPr>
            <w:tcW w:w="3205" w:type="dxa"/>
            <w:vAlign w:val="bottom"/>
          </w:tcPr>
          <w:p w14:paraId="34C755B9" w14:textId="77777777" w:rsidR="00376243" w:rsidRPr="00AB5DFA" w:rsidRDefault="00376243" w:rsidP="00376243">
            <w:pPr>
              <w:pStyle w:val="BodyText"/>
              <w:spacing w:after="0" w:line="234" w:lineRule="exact"/>
              <w:ind w:right="-45"/>
              <w:rPr>
                <w:rFonts w:cs="Times New Roman"/>
                <w:sz w:val="20"/>
                <w:lang w:val="en-GB"/>
              </w:rPr>
            </w:pPr>
            <w:r w:rsidRPr="001A2D8A">
              <w:rPr>
                <w:rFonts w:cs="Times New Roman"/>
                <w:sz w:val="20"/>
                <w:lang w:val="en-GB"/>
              </w:rPr>
              <w:t xml:space="preserve">Purchased or acquired </w:t>
            </w:r>
          </w:p>
        </w:tc>
        <w:tc>
          <w:tcPr>
            <w:tcW w:w="1378" w:type="dxa"/>
            <w:vAlign w:val="bottom"/>
          </w:tcPr>
          <w:p w14:paraId="5E306CA0" w14:textId="2D376343" w:rsidR="00376243" w:rsidRPr="00AB5DFA" w:rsidRDefault="00376243" w:rsidP="00376243">
            <w:pPr>
              <w:pStyle w:val="acctfourfigures"/>
              <w:tabs>
                <w:tab w:val="clear" w:pos="765"/>
                <w:tab w:val="decimal" w:pos="1160"/>
              </w:tabs>
              <w:spacing w:line="234" w:lineRule="exact"/>
              <w:ind w:right="-150"/>
              <w:rPr>
                <w:rFonts w:cs="Times New Roman"/>
                <w:sz w:val="20"/>
              </w:rPr>
            </w:pPr>
            <w:r w:rsidRPr="005939BE">
              <w:rPr>
                <w:rFonts w:cs="Times New Roman"/>
                <w:sz w:val="20"/>
                <w:cs/>
                <w:lang w:bidi="th-TH"/>
              </w:rPr>
              <w:t>842</w:t>
            </w:r>
          </w:p>
        </w:tc>
        <w:tc>
          <w:tcPr>
            <w:tcW w:w="236" w:type="dxa"/>
            <w:vAlign w:val="bottom"/>
          </w:tcPr>
          <w:p w14:paraId="02C42ED7" w14:textId="77777777" w:rsidR="00376243" w:rsidRPr="00AB5DFA" w:rsidRDefault="00376243" w:rsidP="00376243">
            <w:pPr>
              <w:tabs>
                <w:tab w:val="decimal" w:pos="1138"/>
              </w:tabs>
              <w:spacing w:line="234" w:lineRule="exact"/>
              <w:ind w:right="-108"/>
              <w:rPr>
                <w:rFonts w:cs="Times New Roman"/>
                <w:sz w:val="20"/>
              </w:rPr>
            </w:pPr>
          </w:p>
        </w:tc>
        <w:tc>
          <w:tcPr>
            <w:tcW w:w="1325" w:type="dxa"/>
            <w:vAlign w:val="bottom"/>
          </w:tcPr>
          <w:p w14:paraId="3B45931F" w14:textId="17AB3E16" w:rsidR="00376243" w:rsidRPr="00AB5DFA" w:rsidRDefault="00376243" w:rsidP="00376243">
            <w:pPr>
              <w:pStyle w:val="acctfourfigures"/>
              <w:tabs>
                <w:tab w:val="clear" w:pos="765"/>
                <w:tab w:val="decimal" w:pos="1104"/>
              </w:tabs>
              <w:spacing w:line="234" w:lineRule="exact"/>
              <w:ind w:right="-266"/>
              <w:rPr>
                <w:rFonts w:cs="Times New Roman"/>
                <w:sz w:val="20"/>
              </w:rPr>
            </w:pPr>
            <w:r w:rsidRPr="005939BE">
              <w:rPr>
                <w:rFonts w:cs="Times New Roman"/>
                <w:sz w:val="20"/>
              </w:rPr>
              <w:t>12,045</w:t>
            </w:r>
          </w:p>
        </w:tc>
        <w:tc>
          <w:tcPr>
            <w:tcW w:w="236" w:type="dxa"/>
            <w:vAlign w:val="bottom"/>
          </w:tcPr>
          <w:p w14:paraId="7729DBC3" w14:textId="77777777" w:rsidR="00376243" w:rsidRPr="00AB5DFA" w:rsidRDefault="00376243" w:rsidP="00376243">
            <w:pPr>
              <w:tabs>
                <w:tab w:val="decimal" w:pos="1138"/>
              </w:tabs>
              <w:spacing w:line="234" w:lineRule="exact"/>
              <w:ind w:right="-108"/>
              <w:rPr>
                <w:rFonts w:cs="Times New Roman"/>
                <w:sz w:val="20"/>
              </w:rPr>
            </w:pPr>
          </w:p>
        </w:tc>
        <w:tc>
          <w:tcPr>
            <w:tcW w:w="1360" w:type="dxa"/>
            <w:vAlign w:val="bottom"/>
          </w:tcPr>
          <w:p w14:paraId="1BE0ADF8" w14:textId="16EA9CC6" w:rsidR="00376243" w:rsidRPr="00AB5DFA" w:rsidRDefault="00376243" w:rsidP="00376243">
            <w:pPr>
              <w:pStyle w:val="acctfourfigures"/>
              <w:tabs>
                <w:tab w:val="clear" w:pos="765"/>
                <w:tab w:val="decimal" w:pos="1056"/>
              </w:tabs>
              <w:spacing w:line="234" w:lineRule="exact"/>
              <w:ind w:right="-150"/>
              <w:rPr>
                <w:rFonts w:cs="Times New Roman"/>
                <w:sz w:val="20"/>
                <w:lang w:bidi="th-TH"/>
              </w:rPr>
            </w:pPr>
            <w:r w:rsidRPr="005939BE">
              <w:rPr>
                <w:rFonts w:cs="Times New Roman"/>
                <w:sz w:val="20"/>
                <w:cs/>
                <w:lang w:bidi="th-TH"/>
              </w:rPr>
              <w:t>7</w:t>
            </w:r>
            <w:r w:rsidRPr="005939BE">
              <w:rPr>
                <w:rFonts w:cs="Times New Roman"/>
                <w:sz w:val="20"/>
                <w:lang w:bidi="th-TH"/>
              </w:rPr>
              <w:t>,</w:t>
            </w:r>
            <w:r w:rsidRPr="005939BE">
              <w:rPr>
                <w:rFonts w:cs="Times New Roman"/>
                <w:sz w:val="20"/>
                <w:cs/>
                <w:lang w:bidi="th-TH"/>
              </w:rPr>
              <w:t>418</w:t>
            </w:r>
          </w:p>
        </w:tc>
        <w:tc>
          <w:tcPr>
            <w:tcW w:w="236" w:type="dxa"/>
            <w:vAlign w:val="bottom"/>
          </w:tcPr>
          <w:p w14:paraId="157ECCC0" w14:textId="77777777" w:rsidR="00376243" w:rsidRPr="00AB5DFA" w:rsidRDefault="00376243" w:rsidP="00376243">
            <w:pPr>
              <w:tabs>
                <w:tab w:val="decimal" w:pos="1138"/>
              </w:tabs>
              <w:spacing w:line="234" w:lineRule="exact"/>
              <w:ind w:right="-108"/>
              <w:rPr>
                <w:rFonts w:cs="Times New Roman"/>
                <w:sz w:val="20"/>
              </w:rPr>
            </w:pPr>
          </w:p>
        </w:tc>
        <w:tc>
          <w:tcPr>
            <w:tcW w:w="1204" w:type="dxa"/>
            <w:vAlign w:val="bottom"/>
          </w:tcPr>
          <w:p w14:paraId="3C81AA6E" w14:textId="5BEFBB76" w:rsidR="00376243" w:rsidRPr="00AB5DFA" w:rsidRDefault="00376243" w:rsidP="00376243">
            <w:pPr>
              <w:pStyle w:val="acctfourfigures"/>
              <w:tabs>
                <w:tab w:val="clear" w:pos="765"/>
                <w:tab w:val="decimal" w:pos="1027"/>
              </w:tabs>
              <w:spacing w:line="234" w:lineRule="exact"/>
              <w:ind w:right="-150"/>
              <w:rPr>
                <w:rFonts w:cs="Times New Roman"/>
                <w:sz w:val="20"/>
              </w:rPr>
            </w:pPr>
            <w:r w:rsidRPr="005939BE">
              <w:rPr>
                <w:rFonts w:cs="Times New Roman"/>
                <w:sz w:val="20"/>
                <w:cs/>
                <w:lang w:bidi="th-TH"/>
              </w:rPr>
              <w:t>20</w:t>
            </w:r>
            <w:r w:rsidRPr="005939BE">
              <w:rPr>
                <w:rFonts w:cs="Times New Roman"/>
                <w:sz w:val="20"/>
                <w:lang w:bidi="th-TH"/>
              </w:rPr>
              <w:t>,</w:t>
            </w:r>
            <w:r w:rsidRPr="005939BE">
              <w:rPr>
                <w:rFonts w:cs="Times New Roman"/>
                <w:sz w:val="20"/>
                <w:cs/>
                <w:lang w:bidi="th-TH"/>
              </w:rPr>
              <w:t>305</w:t>
            </w:r>
          </w:p>
        </w:tc>
      </w:tr>
      <w:tr w:rsidR="00376243" w:rsidRPr="00AB5DFA" w14:paraId="14A2F25E" w14:textId="77777777" w:rsidTr="00FA1F1E">
        <w:trPr>
          <w:trHeight w:val="242"/>
        </w:trPr>
        <w:tc>
          <w:tcPr>
            <w:tcW w:w="3205" w:type="dxa"/>
            <w:vAlign w:val="bottom"/>
          </w:tcPr>
          <w:p w14:paraId="62DB9878" w14:textId="77777777" w:rsidR="00376243" w:rsidRPr="00AB5DFA" w:rsidRDefault="00376243" w:rsidP="00376243">
            <w:pPr>
              <w:pStyle w:val="BodyText"/>
              <w:spacing w:after="0" w:line="234" w:lineRule="exact"/>
              <w:ind w:right="-45"/>
              <w:rPr>
                <w:rFonts w:cs="Times New Roman"/>
                <w:sz w:val="20"/>
                <w:lang w:val="en-GB"/>
              </w:rPr>
            </w:pPr>
            <w:r w:rsidRPr="001A2D8A">
              <w:rPr>
                <w:rFonts w:cs="Times New Roman"/>
                <w:sz w:val="20"/>
                <w:lang w:val="en-GB"/>
              </w:rPr>
              <w:t xml:space="preserve">Derecognised </w:t>
            </w:r>
          </w:p>
        </w:tc>
        <w:tc>
          <w:tcPr>
            <w:tcW w:w="1378" w:type="dxa"/>
            <w:vAlign w:val="bottom"/>
          </w:tcPr>
          <w:p w14:paraId="1D751F1E" w14:textId="2DE655DE" w:rsidR="00376243" w:rsidRPr="00AB5DFA" w:rsidRDefault="00376243" w:rsidP="00376243">
            <w:pPr>
              <w:pStyle w:val="acctfourfigures"/>
              <w:tabs>
                <w:tab w:val="clear" w:pos="765"/>
                <w:tab w:val="decimal" w:pos="1160"/>
              </w:tabs>
              <w:spacing w:line="234" w:lineRule="exact"/>
              <w:ind w:right="-150"/>
              <w:rPr>
                <w:rFonts w:cs="Times New Roman"/>
                <w:sz w:val="20"/>
              </w:rPr>
            </w:pPr>
            <w:r w:rsidRPr="005939BE">
              <w:rPr>
                <w:rFonts w:cs="Times New Roman"/>
                <w:sz w:val="20"/>
              </w:rPr>
              <w:t>(314)</w:t>
            </w:r>
          </w:p>
        </w:tc>
        <w:tc>
          <w:tcPr>
            <w:tcW w:w="236" w:type="dxa"/>
            <w:vAlign w:val="bottom"/>
          </w:tcPr>
          <w:p w14:paraId="31378E7A" w14:textId="77777777" w:rsidR="00376243" w:rsidRPr="00AB5DFA" w:rsidRDefault="00376243" w:rsidP="00376243">
            <w:pPr>
              <w:tabs>
                <w:tab w:val="decimal" w:pos="1138"/>
              </w:tabs>
              <w:spacing w:line="234" w:lineRule="exact"/>
              <w:ind w:right="-108"/>
              <w:rPr>
                <w:rFonts w:cs="Times New Roman"/>
                <w:sz w:val="20"/>
              </w:rPr>
            </w:pPr>
          </w:p>
        </w:tc>
        <w:tc>
          <w:tcPr>
            <w:tcW w:w="1325" w:type="dxa"/>
            <w:vAlign w:val="bottom"/>
          </w:tcPr>
          <w:p w14:paraId="3B61AA39" w14:textId="53F41B55" w:rsidR="00376243" w:rsidRPr="00AB5DFA" w:rsidRDefault="00376243" w:rsidP="00376243">
            <w:pPr>
              <w:pStyle w:val="acctfourfigures"/>
              <w:tabs>
                <w:tab w:val="clear" w:pos="765"/>
                <w:tab w:val="decimal" w:pos="1104"/>
              </w:tabs>
              <w:spacing w:line="234" w:lineRule="exact"/>
              <w:ind w:right="-266"/>
              <w:rPr>
                <w:rFonts w:cs="Times New Roman"/>
                <w:sz w:val="20"/>
              </w:rPr>
            </w:pPr>
            <w:r w:rsidRPr="005939BE">
              <w:rPr>
                <w:rFonts w:cs="Times New Roman"/>
                <w:sz w:val="20"/>
              </w:rPr>
              <w:t>(4,634)</w:t>
            </w:r>
          </w:p>
        </w:tc>
        <w:tc>
          <w:tcPr>
            <w:tcW w:w="236" w:type="dxa"/>
            <w:vAlign w:val="bottom"/>
          </w:tcPr>
          <w:p w14:paraId="2CCC269F" w14:textId="77777777" w:rsidR="00376243" w:rsidRPr="00AB5DFA" w:rsidRDefault="00376243" w:rsidP="00376243">
            <w:pPr>
              <w:tabs>
                <w:tab w:val="decimal" w:pos="1138"/>
              </w:tabs>
              <w:spacing w:line="234" w:lineRule="exact"/>
              <w:ind w:right="-108"/>
              <w:rPr>
                <w:rFonts w:cs="Times New Roman"/>
                <w:sz w:val="20"/>
              </w:rPr>
            </w:pPr>
          </w:p>
        </w:tc>
        <w:tc>
          <w:tcPr>
            <w:tcW w:w="1360" w:type="dxa"/>
            <w:vAlign w:val="bottom"/>
          </w:tcPr>
          <w:p w14:paraId="2EF27A67" w14:textId="093E7F46" w:rsidR="00376243" w:rsidRPr="00AB5DFA" w:rsidRDefault="00376243" w:rsidP="00376243">
            <w:pPr>
              <w:pStyle w:val="acctfourfigures"/>
              <w:tabs>
                <w:tab w:val="clear" w:pos="765"/>
                <w:tab w:val="decimal" w:pos="1056"/>
              </w:tabs>
              <w:spacing w:line="234" w:lineRule="exact"/>
              <w:ind w:right="-150"/>
              <w:rPr>
                <w:rFonts w:cs="Times New Roman"/>
                <w:sz w:val="20"/>
                <w:lang w:bidi="th-TH"/>
              </w:rPr>
            </w:pPr>
            <w:r w:rsidRPr="005939BE">
              <w:rPr>
                <w:rFonts w:cs="Times New Roman"/>
                <w:sz w:val="20"/>
                <w:lang w:bidi="th-TH"/>
              </w:rPr>
              <w:t>(7,785)</w:t>
            </w:r>
          </w:p>
        </w:tc>
        <w:tc>
          <w:tcPr>
            <w:tcW w:w="236" w:type="dxa"/>
            <w:vAlign w:val="bottom"/>
          </w:tcPr>
          <w:p w14:paraId="274E96B0" w14:textId="77777777" w:rsidR="00376243" w:rsidRPr="00AB5DFA" w:rsidRDefault="00376243" w:rsidP="00376243">
            <w:pPr>
              <w:tabs>
                <w:tab w:val="decimal" w:pos="1138"/>
              </w:tabs>
              <w:spacing w:line="234" w:lineRule="exact"/>
              <w:ind w:right="-108"/>
              <w:rPr>
                <w:rFonts w:cs="Times New Roman"/>
                <w:sz w:val="20"/>
              </w:rPr>
            </w:pPr>
          </w:p>
        </w:tc>
        <w:tc>
          <w:tcPr>
            <w:tcW w:w="1204" w:type="dxa"/>
            <w:vAlign w:val="bottom"/>
          </w:tcPr>
          <w:p w14:paraId="0CF7AC8A" w14:textId="0D81DB13" w:rsidR="00376243" w:rsidRPr="00AB5DFA" w:rsidRDefault="00376243" w:rsidP="00376243">
            <w:pPr>
              <w:pStyle w:val="acctfourfigures"/>
              <w:tabs>
                <w:tab w:val="clear" w:pos="765"/>
                <w:tab w:val="decimal" w:pos="1027"/>
              </w:tabs>
              <w:spacing w:line="234" w:lineRule="exact"/>
              <w:ind w:right="-150"/>
              <w:rPr>
                <w:rFonts w:cs="Times New Roman"/>
                <w:sz w:val="20"/>
              </w:rPr>
            </w:pPr>
            <w:r w:rsidRPr="005939BE">
              <w:rPr>
                <w:rFonts w:cs="Times New Roman"/>
                <w:sz w:val="20"/>
                <w:lang w:bidi="th-TH"/>
              </w:rPr>
              <w:t>(12,733)</w:t>
            </w:r>
          </w:p>
        </w:tc>
      </w:tr>
      <w:tr w:rsidR="00376243" w:rsidRPr="00AB5DFA" w14:paraId="0127AC72" w14:textId="77777777" w:rsidTr="00FA1F1E">
        <w:trPr>
          <w:trHeight w:val="251"/>
        </w:trPr>
        <w:tc>
          <w:tcPr>
            <w:tcW w:w="3205" w:type="dxa"/>
            <w:vAlign w:val="bottom"/>
          </w:tcPr>
          <w:p w14:paraId="4A38B785" w14:textId="77777777" w:rsidR="00376243" w:rsidRPr="00AB5DFA" w:rsidRDefault="00376243" w:rsidP="00376243">
            <w:pPr>
              <w:pStyle w:val="BodyText"/>
              <w:spacing w:after="0" w:line="234" w:lineRule="exact"/>
              <w:ind w:right="-45"/>
              <w:rPr>
                <w:rFonts w:cs="Times New Roman"/>
                <w:sz w:val="20"/>
                <w:lang w:val="en-GB"/>
              </w:rPr>
            </w:pPr>
            <w:r w:rsidRPr="001A2D8A">
              <w:rPr>
                <w:rFonts w:cs="Times New Roman"/>
                <w:sz w:val="20"/>
                <w:lang w:val="en-GB"/>
              </w:rPr>
              <w:t>Written-off</w:t>
            </w:r>
          </w:p>
        </w:tc>
        <w:tc>
          <w:tcPr>
            <w:tcW w:w="1378" w:type="dxa"/>
            <w:vAlign w:val="bottom"/>
          </w:tcPr>
          <w:p w14:paraId="7CE54C12" w14:textId="1C473442" w:rsidR="00376243" w:rsidRPr="00AB5DFA" w:rsidRDefault="00376243" w:rsidP="00376243">
            <w:pPr>
              <w:pStyle w:val="acctfourfigures"/>
              <w:tabs>
                <w:tab w:val="clear" w:pos="765"/>
                <w:tab w:val="decimal" w:pos="1160"/>
              </w:tabs>
              <w:spacing w:line="234" w:lineRule="exact"/>
              <w:ind w:right="-150"/>
              <w:rPr>
                <w:rFonts w:cs="Times New Roman"/>
                <w:sz w:val="20"/>
              </w:rPr>
            </w:pPr>
            <w:r w:rsidRPr="005939BE">
              <w:rPr>
                <w:rFonts w:cs="Times New Roman"/>
                <w:sz w:val="20"/>
              </w:rPr>
              <w:t>-</w:t>
            </w:r>
          </w:p>
        </w:tc>
        <w:tc>
          <w:tcPr>
            <w:tcW w:w="236" w:type="dxa"/>
            <w:vAlign w:val="bottom"/>
          </w:tcPr>
          <w:p w14:paraId="03A437D1" w14:textId="77777777" w:rsidR="00376243" w:rsidRPr="00AB5DFA" w:rsidRDefault="00376243" w:rsidP="00376243">
            <w:pPr>
              <w:tabs>
                <w:tab w:val="decimal" w:pos="1138"/>
              </w:tabs>
              <w:spacing w:line="234" w:lineRule="exact"/>
              <w:ind w:right="-108"/>
              <w:rPr>
                <w:rFonts w:cs="Times New Roman"/>
                <w:sz w:val="20"/>
              </w:rPr>
            </w:pPr>
          </w:p>
        </w:tc>
        <w:tc>
          <w:tcPr>
            <w:tcW w:w="1325" w:type="dxa"/>
            <w:vAlign w:val="bottom"/>
          </w:tcPr>
          <w:p w14:paraId="4DFE0858" w14:textId="61617C46" w:rsidR="00376243" w:rsidRPr="00AB5DFA" w:rsidRDefault="00376243" w:rsidP="00376243">
            <w:pPr>
              <w:pStyle w:val="acctfourfigures"/>
              <w:tabs>
                <w:tab w:val="clear" w:pos="765"/>
                <w:tab w:val="decimal" w:pos="1104"/>
              </w:tabs>
              <w:spacing w:line="234" w:lineRule="exact"/>
              <w:ind w:right="-266"/>
              <w:rPr>
                <w:rFonts w:cs="Times New Roman"/>
                <w:sz w:val="20"/>
              </w:rPr>
            </w:pPr>
            <w:r w:rsidRPr="005939BE">
              <w:rPr>
                <w:rFonts w:cs="Times New Roman"/>
                <w:sz w:val="20"/>
              </w:rPr>
              <w:t>-</w:t>
            </w:r>
          </w:p>
        </w:tc>
        <w:tc>
          <w:tcPr>
            <w:tcW w:w="236" w:type="dxa"/>
            <w:vAlign w:val="bottom"/>
          </w:tcPr>
          <w:p w14:paraId="2592F362" w14:textId="77777777" w:rsidR="00376243" w:rsidRPr="00AB5DFA" w:rsidRDefault="00376243" w:rsidP="00376243">
            <w:pPr>
              <w:tabs>
                <w:tab w:val="decimal" w:pos="1138"/>
              </w:tabs>
              <w:spacing w:line="234" w:lineRule="exact"/>
              <w:ind w:right="-108"/>
              <w:rPr>
                <w:rFonts w:cs="Times New Roman"/>
                <w:sz w:val="20"/>
              </w:rPr>
            </w:pPr>
          </w:p>
        </w:tc>
        <w:tc>
          <w:tcPr>
            <w:tcW w:w="1360" w:type="dxa"/>
            <w:vAlign w:val="bottom"/>
          </w:tcPr>
          <w:p w14:paraId="118FC129" w14:textId="5B6FA14A" w:rsidR="00376243" w:rsidRPr="00AB5DFA" w:rsidRDefault="00376243" w:rsidP="00376243">
            <w:pPr>
              <w:pStyle w:val="acctfourfigures"/>
              <w:tabs>
                <w:tab w:val="clear" w:pos="765"/>
                <w:tab w:val="decimal" w:pos="1056"/>
              </w:tabs>
              <w:spacing w:line="234" w:lineRule="exact"/>
              <w:ind w:right="-150"/>
              <w:rPr>
                <w:rFonts w:cs="Times New Roman"/>
                <w:sz w:val="20"/>
                <w:lang w:bidi="th-TH"/>
              </w:rPr>
            </w:pPr>
            <w:r w:rsidRPr="005939BE">
              <w:rPr>
                <w:rFonts w:cs="Times New Roman"/>
                <w:sz w:val="20"/>
                <w:lang w:bidi="th-TH"/>
              </w:rPr>
              <w:t>(16,498)</w:t>
            </w:r>
          </w:p>
        </w:tc>
        <w:tc>
          <w:tcPr>
            <w:tcW w:w="236" w:type="dxa"/>
            <w:vAlign w:val="bottom"/>
          </w:tcPr>
          <w:p w14:paraId="52F1EB1B" w14:textId="77777777" w:rsidR="00376243" w:rsidRPr="00AB5DFA" w:rsidRDefault="00376243" w:rsidP="00376243">
            <w:pPr>
              <w:tabs>
                <w:tab w:val="decimal" w:pos="1138"/>
              </w:tabs>
              <w:spacing w:line="234" w:lineRule="exact"/>
              <w:ind w:right="-108"/>
              <w:rPr>
                <w:rFonts w:cs="Times New Roman"/>
                <w:sz w:val="20"/>
              </w:rPr>
            </w:pPr>
          </w:p>
        </w:tc>
        <w:tc>
          <w:tcPr>
            <w:tcW w:w="1204" w:type="dxa"/>
            <w:vAlign w:val="bottom"/>
          </w:tcPr>
          <w:p w14:paraId="25D540E7" w14:textId="559B1141" w:rsidR="00376243" w:rsidRPr="00AB5DFA" w:rsidRDefault="00376243" w:rsidP="00376243">
            <w:pPr>
              <w:pStyle w:val="acctfourfigures"/>
              <w:tabs>
                <w:tab w:val="clear" w:pos="765"/>
                <w:tab w:val="decimal" w:pos="1027"/>
              </w:tabs>
              <w:spacing w:line="234" w:lineRule="exact"/>
              <w:ind w:right="-150"/>
              <w:rPr>
                <w:rFonts w:cs="Times New Roman"/>
                <w:sz w:val="20"/>
              </w:rPr>
            </w:pPr>
            <w:r w:rsidRPr="005939BE">
              <w:rPr>
                <w:rFonts w:cs="Times New Roman"/>
                <w:sz w:val="20"/>
                <w:lang w:bidi="th-TH"/>
              </w:rPr>
              <w:t>(16,498)</w:t>
            </w:r>
          </w:p>
        </w:tc>
      </w:tr>
      <w:tr w:rsidR="00376243" w:rsidRPr="003164E5" w14:paraId="331884DD" w14:textId="77777777" w:rsidTr="00FA1F1E">
        <w:trPr>
          <w:trHeight w:val="503"/>
        </w:trPr>
        <w:tc>
          <w:tcPr>
            <w:tcW w:w="3205" w:type="dxa"/>
            <w:vAlign w:val="bottom"/>
          </w:tcPr>
          <w:p w14:paraId="6A0F52AD" w14:textId="1008D70B" w:rsidR="00376243" w:rsidRPr="00AB5DFA" w:rsidRDefault="00376243" w:rsidP="00376243">
            <w:pPr>
              <w:pStyle w:val="BodyText"/>
              <w:spacing w:after="0" w:line="234" w:lineRule="exact"/>
              <w:ind w:right="-45"/>
              <w:rPr>
                <w:rFonts w:cs="Times New Roman"/>
                <w:b/>
                <w:bCs/>
                <w:sz w:val="20"/>
                <w:lang w:val="en-GB"/>
              </w:rPr>
            </w:pPr>
            <w:r w:rsidRPr="00AB5DFA">
              <w:rPr>
                <w:rFonts w:cs="Times New Roman"/>
                <w:b/>
                <w:bCs/>
                <w:sz w:val="20"/>
                <w:lang w:val="en-GB"/>
              </w:rPr>
              <w:t>At 31 December 202</w:t>
            </w:r>
            <w:r>
              <w:rPr>
                <w:rFonts w:cs="Times New Roman"/>
                <w:b/>
                <w:bCs/>
                <w:sz w:val="20"/>
                <w:lang w:val="en-GB"/>
              </w:rPr>
              <w:t>4</w:t>
            </w:r>
            <w:r w:rsidRPr="00AB5DFA">
              <w:rPr>
                <w:rFonts w:cs="Times New Roman"/>
                <w:b/>
                <w:bCs/>
                <w:sz w:val="20"/>
                <w:lang w:val="en-GB"/>
              </w:rPr>
              <w:t xml:space="preserve"> and </w:t>
            </w:r>
          </w:p>
          <w:p w14:paraId="68E398B4" w14:textId="19CA2C28" w:rsidR="00376243" w:rsidRPr="00AB5DFA" w:rsidRDefault="00376243" w:rsidP="00376243">
            <w:pPr>
              <w:pStyle w:val="BodyText"/>
              <w:spacing w:after="0" w:line="234" w:lineRule="exact"/>
              <w:ind w:left="254" w:right="-45" w:hanging="254"/>
              <w:rPr>
                <w:rFonts w:cs="Times New Roman"/>
                <w:b/>
                <w:bCs/>
                <w:sz w:val="20"/>
                <w:rtl/>
                <w:cs/>
                <w:lang w:val="en-GB"/>
              </w:rPr>
            </w:pPr>
            <w:r w:rsidRPr="00AB5DFA">
              <w:rPr>
                <w:rFonts w:cs="Times New Roman"/>
                <w:b/>
                <w:bCs/>
                <w:sz w:val="20"/>
                <w:lang w:val="en-GB"/>
              </w:rPr>
              <w:tab/>
              <w:t>1 January 202</w:t>
            </w:r>
            <w:r>
              <w:rPr>
                <w:rFonts w:cs="Times New Roman"/>
                <w:b/>
                <w:bCs/>
                <w:sz w:val="20"/>
                <w:lang w:val="en-GB"/>
              </w:rPr>
              <w:t>5</w:t>
            </w:r>
          </w:p>
        </w:tc>
        <w:tc>
          <w:tcPr>
            <w:tcW w:w="1378" w:type="dxa"/>
            <w:tcBorders>
              <w:top w:val="single" w:sz="4" w:space="0" w:color="auto"/>
            </w:tcBorders>
            <w:vAlign w:val="bottom"/>
          </w:tcPr>
          <w:p w14:paraId="7E661F3B" w14:textId="7A3E896F" w:rsidR="00376243" w:rsidRPr="003164E5" w:rsidRDefault="00376243" w:rsidP="00376243">
            <w:pPr>
              <w:pStyle w:val="acctfourfigures"/>
              <w:tabs>
                <w:tab w:val="clear" w:pos="765"/>
                <w:tab w:val="decimal" w:pos="1160"/>
              </w:tabs>
              <w:spacing w:line="234" w:lineRule="exact"/>
              <w:ind w:right="-150"/>
              <w:rPr>
                <w:rFonts w:cs="Times New Roman"/>
                <w:b/>
                <w:bCs/>
                <w:sz w:val="20"/>
              </w:rPr>
            </w:pPr>
            <w:r w:rsidRPr="005939BE">
              <w:rPr>
                <w:rFonts w:cs="Times New Roman"/>
                <w:b/>
                <w:bCs/>
                <w:sz w:val="20"/>
              </w:rPr>
              <w:t>3,328</w:t>
            </w:r>
          </w:p>
        </w:tc>
        <w:tc>
          <w:tcPr>
            <w:tcW w:w="236" w:type="dxa"/>
            <w:vAlign w:val="bottom"/>
          </w:tcPr>
          <w:p w14:paraId="2EC92594" w14:textId="77777777" w:rsidR="00376243" w:rsidRPr="003164E5" w:rsidRDefault="00376243" w:rsidP="00376243">
            <w:pPr>
              <w:tabs>
                <w:tab w:val="decimal" w:pos="1138"/>
              </w:tabs>
              <w:spacing w:line="234" w:lineRule="exact"/>
              <w:ind w:right="-108"/>
              <w:rPr>
                <w:rFonts w:cs="Times New Roman"/>
                <w:b/>
                <w:bCs/>
                <w:sz w:val="20"/>
              </w:rPr>
            </w:pPr>
          </w:p>
        </w:tc>
        <w:tc>
          <w:tcPr>
            <w:tcW w:w="1325" w:type="dxa"/>
            <w:tcBorders>
              <w:top w:val="single" w:sz="4" w:space="0" w:color="auto"/>
            </w:tcBorders>
            <w:vAlign w:val="bottom"/>
          </w:tcPr>
          <w:p w14:paraId="7D2D11C2" w14:textId="4C2B6461" w:rsidR="00376243" w:rsidRPr="00E76162" w:rsidRDefault="00376243" w:rsidP="00376243">
            <w:pPr>
              <w:pStyle w:val="acctfourfigures"/>
              <w:tabs>
                <w:tab w:val="clear" w:pos="765"/>
                <w:tab w:val="decimal" w:pos="1104"/>
              </w:tabs>
              <w:spacing w:line="234" w:lineRule="exact"/>
              <w:ind w:right="-266"/>
              <w:rPr>
                <w:rFonts w:cs="Times New Roman"/>
                <w:b/>
                <w:bCs/>
                <w:sz w:val="20"/>
              </w:rPr>
            </w:pPr>
            <w:r w:rsidRPr="00E76162">
              <w:rPr>
                <w:rFonts w:cs="Times New Roman"/>
                <w:b/>
                <w:bCs/>
                <w:sz w:val="20"/>
                <w:cs/>
                <w:lang w:bidi="th-TH"/>
              </w:rPr>
              <w:t>20</w:t>
            </w:r>
            <w:r w:rsidRPr="00B95516">
              <w:rPr>
                <w:rFonts w:cs="Times New Roman"/>
                <w:b/>
                <w:bCs/>
                <w:sz w:val="20"/>
              </w:rPr>
              <w:t>,</w:t>
            </w:r>
            <w:r w:rsidRPr="00E76162">
              <w:rPr>
                <w:rFonts w:cs="Times New Roman"/>
                <w:b/>
                <w:bCs/>
                <w:sz w:val="20"/>
                <w:cs/>
                <w:lang w:bidi="th-TH"/>
              </w:rPr>
              <w:t>575</w:t>
            </w:r>
          </w:p>
        </w:tc>
        <w:tc>
          <w:tcPr>
            <w:tcW w:w="236" w:type="dxa"/>
            <w:vAlign w:val="bottom"/>
          </w:tcPr>
          <w:p w14:paraId="450F4047" w14:textId="77777777" w:rsidR="00376243" w:rsidRPr="00E76162" w:rsidRDefault="00376243" w:rsidP="00376243">
            <w:pPr>
              <w:tabs>
                <w:tab w:val="decimal" w:pos="1138"/>
              </w:tabs>
              <w:spacing w:line="234" w:lineRule="exact"/>
              <w:ind w:right="-108"/>
              <w:rPr>
                <w:rFonts w:cs="Times New Roman"/>
                <w:b/>
                <w:bCs/>
                <w:sz w:val="20"/>
              </w:rPr>
            </w:pPr>
          </w:p>
        </w:tc>
        <w:tc>
          <w:tcPr>
            <w:tcW w:w="1360" w:type="dxa"/>
            <w:tcBorders>
              <w:top w:val="single" w:sz="4" w:space="0" w:color="auto"/>
            </w:tcBorders>
            <w:vAlign w:val="bottom"/>
          </w:tcPr>
          <w:p w14:paraId="2BD9317D" w14:textId="37B6BD39" w:rsidR="00376243" w:rsidRPr="00B95516" w:rsidRDefault="00376243" w:rsidP="00376243">
            <w:pPr>
              <w:pStyle w:val="acctfourfigures"/>
              <w:tabs>
                <w:tab w:val="clear" w:pos="765"/>
                <w:tab w:val="decimal" w:pos="1056"/>
              </w:tabs>
              <w:spacing w:line="234" w:lineRule="exact"/>
              <w:ind w:right="-150"/>
              <w:rPr>
                <w:rFonts w:cs="Times New Roman"/>
                <w:b/>
                <w:bCs/>
                <w:sz w:val="20"/>
                <w:lang w:bidi="th-TH"/>
              </w:rPr>
            </w:pPr>
            <w:r w:rsidRPr="00E76162">
              <w:rPr>
                <w:rFonts w:cs="Times New Roman"/>
                <w:b/>
                <w:bCs/>
                <w:sz w:val="20"/>
                <w:lang w:bidi="th-TH"/>
              </w:rPr>
              <w:t>23,452</w:t>
            </w:r>
          </w:p>
        </w:tc>
        <w:tc>
          <w:tcPr>
            <w:tcW w:w="236" w:type="dxa"/>
            <w:vAlign w:val="bottom"/>
          </w:tcPr>
          <w:p w14:paraId="464C55A9" w14:textId="77777777" w:rsidR="00376243" w:rsidRPr="003164E5" w:rsidRDefault="00376243" w:rsidP="00376243">
            <w:pPr>
              <w:tabs>
                <w:tab w:val="decimal" w:pos="1138"/>
              </w:tabs>
              <w:spacing w:line="234" w:lineRule="exact"/>
              <w:ind w:right="-108"/>
              <w:rPr>
                <w:rFonts w:cs="Times New Roman"/>
                <w:b/>
                <w:bCs/>
                <w:sz w:val="20"/>
              </w:rPr>
            </w:pPr>
          </w:p>
        </w:tc>
        <w:tc>
          <w:tcPr>
            <w:tcW w:w="1204" w:type="dxa"/>
            <w:tcBorders>
              <w:top w:val="single" w:sz="4" w:space="0" w:color="auto"/>
            </w:tcBorders>
            <w:vAlign w:val="bottom"/>
          </w:tcPr>
          <w:p w14:paraId="1BE1737F" w14:textId="78860154" w:rsidR="00376243" w:rsidRPr="003164E5" w:rsidRDefault="00376243" w:rsidP="00376243">
            <w:pPr>
              <w:pStyle w:val="acctfourfigures"/>
              <w:tabs>
                <w:tab w:val="clear" w:pos="765"/>
                <w:tab w:val="decimal" w:pos="1027"/>
              </w:tabs>
              <w:spacing w:line="234" w:lineRule="exact"/>
              <w:ind w:right="-150"/>
              <w:rPr>
                <w:rFonts w:cs="Times New Roman"/>
                <w:b/>
                <w:bCs/>
                <w:sz w:val="20"/>
              </w:rPr>
            </w:pPr>
            <w:r w:rsidRPr="005939BE">
              <w:rPr>
                <w:rFonts w:cs="Times New Roman"/>
                <w:b/>
                <w:bCs/>
                <w:sz w:val="20"/>
                <w:lang w:bidi="th-TH"/>
              </w:rPr>
              <w:t>47,355</w:t>
            </w:r>
          </w:p>
        </w:tc>
      </w:tr>
      <w:tr w:rsidR="00376243" w:rsidRPr="00BA1CD2" w14:paraId="7AB0CF68" w14:textId="77777777" w:rsidTr="00FA1F1E">
        <w:trPr>
          <w:trHeight w:val="251"/>
        </w:trPr>
        <w:tc>
          <w:tcPr>
            <w:tcW w:w="3205" w:type="dxa"/>
            <w:vAlign w:val="bottom"/>
          </w:tcPr>
          <w:p w14:paraId="4EADCED4" w14:textId="77777777" w:rsidR="00376243" w:rsidRPr="00AB5DFA" w:rsidRDefault="00376243" w:rsidP="00376243">
            <w:pPr>
              <w:pStyle w:val="BodyText"/>
              <w:spacing w:after="0" w:line="234" w:lineRule="exact"/>
              <w:ind w:right="-45"/>
              <w:rPr>
                <w:rFonts w:cs="Times New Roman"/>
                <w:b/>
                <w:bCs/>
                <w:sz w:val="20"/>
                <w:lang w:val="en-GB"/>
              </w:rPr>
            </w:pPr>
            <w:r w:rsidRPr="00AB5DFA">
              <w:rPr>
                <w:rFonts w:cs="Times New Roman"/>
                <w:sz w:val="20"/>
                <w:lang w:val="en-GB"/>
              </w:rPr>
              <w:t>Change from stage reclassification</w:t>
            </w:r>
          </w:p>
        </w:tc>
        <w:tc>
          <w:tcPr>
            <w:tcW w:w="1378" w:type="dxa"/>
            <w:vAlign w:val="bottom"/>
          </w:tcPr>
          <w:p w14:paraId="7CE46BDC" w14:textId="26449295" w:rsidR="00376243" w:rsidRPr="00965185" w:rsidRDefault="00B5726B" w:rsidP="00376243">
            <w:pPr>
              <w:pStyle w:val="acctfourfigures"/>
              <w:tabs>
                <w:tab w:val="clear" w:pos="765"/>
                <w:tab w:val="decimal" w:pos="1160"/>
              </w:tabs>
              <w:spacing w:line="234" w:lineRule="exact"/>
              <w:ind w:right="-150"/>
              <w:rPr>
                <w:rFonts w:cs="Times New Roman"/>
                <w:sz w:val="20"/>
              </w:rPr>
            </w:pPr>
            <w:r w:rsidRPr="00B5726B">
              <w:rPr>
                <w:rFonts w:cs="Times New Roman"/>
                <w:sz w:val="20"/>
              </w:rPr>
              <w:t>2,821</w:t>
            </w:r>
          </w:p>
        </w:tc>
        <w:tc>
          <w:tcPr>
            <w:tcW w:w="236" w:type="dxa"/>
            <w:vAlign w:val="bottom"/>
          </w:tcPr>
          <w:p w14:paraId="620AD6BF" w14:textId="77777777" w:rsidR="00376243" w:rsidRPr="00965185" w:rsidRDefault="00376243" w:rsidP="00376243">
            <w:pPr>
              <w:spacing w:line="234" w:lineRule="exact"/>
              <w:rPr>
                <w:rFonts w:cs="Times New Roman"/>
                <w:b/>
                <w:bCs/>
                <w:sz w:val="20"/>
              </w:rPr>
            </w:pPr>
          </w:p>
        </w:tc>
        <w:tc>
          <w:tcPr>
            <w:tcW w:w="1325" w:type="dxa"/>
            <w:vAlign w:val="bottom"/>
          </w:tcPr>
          <w:p w14:paraId="54DD5918" w14:textId="49DBDBFF" w:rsidR="00376243" w:rsidRPr="00965185" w:rsidRDefault="00B5726B" w:rsidP="00376243">
            <w:pPr>
              <w:pStyle w:val="acctfourfigures"/>
              <w:tabs>
                <w:tab w:val="clear" w:pos="765"/>
                <w:tab w:val="decimal" w:pos="1103"/>
              </w:tabs>
              <w:spacing w:line="234" w:lineRule="exact"/>
              <w:ind w:right="-266"/>
              <w:rPr>
                <w:rFonts w:cs="Times New Roman"/>
                <w:sz w:val="20"/>
              </w:rPr>
            </w:pPr>
            <w:r w:rsidRPr="00B5726B">
              <w:rPr>
                <w:rFonts w:cs="Times New Roman"/>
                <w:sz w:val="20"/>
              </w:rPr>
              <w:t>(5,950)</w:t>
            </w:r>
          </w:p>
        </w:tc>
        <w:tc>
          <w:tcPr>
            <w:tcW w:w="236" w:type="dxa"/>
            <w:vAlign w:val="bottom"/>
          </w:tcPr>
          <w:p w14:paraId="4AAFC349" w14:textId="77777777" w:rsidR="00376243" w:rsidRPr="00965185" w:rsidRDefault="00376243" w:rsidP="00376243">
            <w:pPr>
              <w:spacing w:line="234" w:lineRule="exact"/>
              <w:rPr>
                <w:rFonts w:cs="Times New Roman"/>
                <w:b/>
                <w:bCs/>
                <w:sz w:val="20"/>
              </w:rPr>
            </w:pPr>
          </w:p>
        </w:tc>
        <w:tc>
          <w:tcPr>
            <w:tcW w:w="1360" w:type="dxa"/>
            <w:vAlign w:val="bottom"/>
          </w:tcPr>
          <w:p w14:paraId="53E3B1FE" w14:textId="6275EA25" w:rsidR="00376243" w:rsidRPr="005939BE" w:rsidRDefault="00B5726B" w:rsidP="00376243">
            <w:pPr>
              <w:pStyle w:val="acctfourfigures"/>
              <w:tabs>
                <w:tab w:val="clear" w:pos="765"/>
                <w:tab w:val="decimal" w:pos="1056"/>
              </w:tabs>
              <w:spacing w:line="234" w:lineRule="exact"/>
              <w:ind w:right="-150"/>
              <w:rPr>
                <w:rFonts w:cs="Times New Roman"/>
                <w:sz w:val="20"/>
                <w:lang w:bidi="th-TH"/>
              </w:rPr>
            </w:pPr>
            <w:r w:rsidRPr="00AA6956">
              <w:rPr>
                <w:rFonts w:cs="Times New Roman"/>
                <w:sz w:val="20"/>
                <w:cs/>
                <w:lang w:bidi="th-TH"/>
              </w:rPr>
              <w:t>3</w:t>
            </w:r>
            <w:r w:rsidRPr="00B5726B">
              <w:rPr>
                <w:rFonts w:cs="Times New Roman"/>
                <w:sz w:val="20"/>
              </w:rPr>
              <w:t>,</w:t>
            </w:r>
            <w:r w:rsidRPr="00AA6956">
              <w:rPr>
                <w:rFonts w:cs="Times New Roman"/>
                <w:sz w:val="20"/>
                <w:cs/>
                <w:lang w:bidi="th-TH"/>
              </w:rPr>
              <w:t>129</w:t>
            </w:r>
          </w:p>
        </w:tc>
        <w:tc>
          <w:tcPr>
            <w:tcW w:w="236" w:type="dxa"/>
            <w:vAlign w:val="bottom"/>
          </w:tcPr>
          <w:p w14:paraId="61303B62" w14:textId="77777777" w:rsidR="00376243" w:rsidRPr="00965185" w:rsidRDefault="00376243" w:rsidP="00376243">
            <w:pPr>
              <w:tabs>
                <w:tab w:val="decimal" w:pos="1059"/>
              </w:tabs>
              <w:spacing w:line="234" w:lineRule="exact"/>
              <w:ind w:left="-93" w:right="-268"/>
              <w:rPr>
                <w:rFonts w:cs="Times New Roman"/>
                <w:b/>
                <w:bCs/>
                <w:sz w:val="20"/>
              </w:rPr>
            </w:pPr>
          </w:p>
        </w:tc>
        <w:tc>
          <w:tcPr>
            <w:tcW w:w="1204" w:type="dxa"/>
            <w:vAlign w:val="bottom"/>
          </w:tcPr>
          <w:p w14:paraId="1262FDD7" w14:textId="53B34B87" w:rsidR="00376243" w:rsidRPr="00BA1CD2" w:rsidRDefault="00B5726B" w:rsidP="00376243">
            <w:pPr>
              <w:pStyle w:val="acctfourfigures"/>
              <w:tabs>
                <w:tab w:val="clear" w:pos="765"/>
                <w:tab w:val="decimal" w:pos="1027"/>
              </w:tabs>
              <w:spacing w:line="234" w:lineRule="exact"/>
              <w:ind w:right="-150"/>
              <w:rPr>
                <w:rFonts w:cs="Times New Roman"/>
                <w:sz w:val="20"/>
              </w:rPr>
            </w:pPr>
            <w:r>
              <w:rPr>
                <w:rFonts w:cstheme="minorBidi" w:hint="cs"/>
                <w:sz w:val="20"/>
                <w:szCs w:val="25"/>
                <w:cs/>
                <w:lang w:bidi="th-TH"/>
              </w:rPr>
              <w:t xml:space="preserve"> </w:t>
            </w:r>
            <w:r w:rsidRPr="00B5726B">
              <w:rPr>
                <w:rFonts w:cs="Times New Roman"/>
                <w:sz w:val="20"/>
              </w:rPr>
              <w:t xml:space="preserve">- </w:t>
            </w:r>
          </w:p>
        </w:tc>
      </w:tr>
      <w:tr w:rsidR="00376243" w:rsidRPr="00965185" w14:paraId="629E300F" w14:textId="77777777" w:rsidTr="00FA1F1E">
        <w:trPr>
          <w:trHeight w:val="251"/>
        </w:trPr>
        <w:tc>
          <w:tcPr>
            <w:tcW w:w="3205" w:type="dxa"/>
            <w:vAlign w:val="bottom"/>
          </w:tcPr>
          <w:p w14:paraId="6C11D2B9" w14:textId="77777777" w:rsidR="00376243" w:rsidRPr="00AB5DFA" w:rsidRDefault="00376243" w:rsidP="00376243">
            <w:pPr>
              <w:pStyle w:val="BodyText"/>
              <w:spacing w:after="0" w:line="234" w:lineRule="exact"/>
              <w:ind w:left="124" w:right="-45" w:hanging="124"/>
              <w:rPr>
                <w:rFonts w:cs="Times New Roman"/>
                <w:b/>
                <w:bCs/>
                <w:i/>
                <w:iCs/>
                <w:sz w:val="20"/>
                <w:lang w:val="en-GB"/>
              </w:rPr>
            </w:pPr>
            <w:r w:rsidRPr="00AB5DFA">
              <w:rPr>
                <w:rFonts w:cs="Times New Roman"/>
                <w:sz w:val="20"/>
                <w:lang w:val="en-GB"/>
              </w:rPr>
              <w:t xml:space="preserve">Change from remeasurement of ECL </w:t>
            </w:r>
          </w:p>
        </w:tc>
        <w:tc>
          <w:tcPr>
            <w:tcW w:w="1378" w:type="dxa"/>
            <w:vAlign w:val="bottom"/>
          </w:tcPr>
          <w:p w14:paraId="02CDEC7C" w14:textId="71B23828" w:rsidR="00376243" w:rsidRPr="00965185" w:rsidRDefault="00B5726B" w:rsidP="00376243">
            <w:pPr>
              <w:pStyle w:val="acctfourfigures"/>
              <w:tabs>
                <w:tab w:val="clear" w:pos="765"/>
                <w:tab w:val="decimal" w:pos="1160"/>
              </w:tabs>
              <w:spacing w:line="234" w:lineRule="exact"/>
              <w:ind w:right="-150"/>
              <w:rPr>
                <w:rFonts w:cs="Times New Roman"/>
                <w:sz w:val="20"/>
              </w:rPr>
            </w:pPr>
            <w:r w:rsidRPr="00B5726B">
              <w:rPr>
                <w:rFonts w:cs="Times New Roman"/>
                <w:sz w:val="20"/>
              </w:rPr>
              <w:t>(2,867)</w:t>
            </w:r>
          </w:p>
        </w:tc>
        <w:tc>
          <w:tcPr>
            <w:tcW w:w="236" w:type="dxa"/>
            <w:vAlign w:val="bottom"/>
          </w:tcPr>
          <w:p w14:paraId="30F60C77" w14:textId="77777777" w:rsidR="00376243" w:rsidRPr="00965185" w:rsidRDefault="00376243" w:rsidP="00376243">
            <w:pPr>
              <w:spacing w:line="234" w:lineRule="exact"/>
              <w:rPr>
                <w:rFonts w:cs="Times New Roman"/>
                <w:sz w:val="20"/>
              </w:rPr>
            </w:pPr>
          </w:p>
        </w:tc>
        <w:tc>
          <w:tcPr>
            <w:tcW w:w="1325" w:type="dxa"/>
            <w:vAlign w:val="bottom"/>
          </w:tcPr>
          <w:p w14:paraId="6A490CA5" w14:textId="74BC3F2C" w:rsidR="00376243" w:rsidRPr="00965185" w:rsidRDefault="00B5726B" w:rsidP="00376243">
            <w:pPr>
              <w:pStyle w:val="acctfourfigures"/>
              <w:tabs>
                <w:tab w:val="clear" w:pos="765"/>
                <w:tab w:val="decimal" w:pos="1103"/>
              </w:tabs>
              <w:spacing w:line="234" w:lineRule="exact"/>
              <w:ind w:right="-266"/>
              <w:rPr>
                <w:rFonts w:cs="Times New Roman"/>
                <w:sz w:val="20"/>
              </w:rPr>
            </w:pPr>
            <w:r w:rsidRPr="00B5726B">
              <w:rPr>
                <w:rFonts w:cs="Times New Roman"/>
                <w:sz w:val="20"/>
              </w:rPr>
              <w:t>6,184</w:t>
            </w:r>
          </w:p>
        </w:tc>
        <w:tc>
          <w:tcPr>
            <w:tcW w:w="236" w:type="dxa"/>
            <w:vAlign w:val="bottom"/>
          </w:tcPr>
          <w:p w14:paraId="0F76F780" w14:textId="77777777" w:rsidR="00376243" w:rsidRPr="00965185" w:rsidRDefault="00376243" w:rsidP="00376243">
            <w:pPr>
              <w:spacing w:line="234" w:lineRule="exact"/>
              <w:rPr>
                <w:rFonts w:cs="Times New Roman"/>
                <w:sz w:val="20"/>
              </w:rPr>
            </w:pPr>
          </w:p>
        </w:tc>
        <w:tc>
          <w:tcPr>
            <w:tcW w:w="1360" w:type="dxa"/>
            <w:vAlign w:val="bottom"/>
          </w:tcPr>
          <w:p w14:paraId="6201B001" w14:textId="59584CEC" w:rsidR="00376243" w:rsidRPr="00965185" w:rsidRDefault="00B5726B" w:rsidP="00376243">
            <w:pPr>
              <w:pStyle w:val="acctfourfigures"/>
              <w:tabs>
                <w:tab w:val="clear" w:pos="765"/>
                <w:tab w:val="decimal" w:pos="1056"/>
              </w:tabs>
              <w:spacing w:line="234" w:lineRule="exact"/>
              <w:ind w:right="-150"/>
              <w:rPr>
                <w:rFonts w:cs="Times New Roman"/>
                <w:sz w:val="20"/>
                <w:lang w:bidi="th-TH"/>
              </w:rPr>
            </w:pPr>
            <w:r w:rsidRPr="00AA6956">
              <w:rPr>
                <w:rFonts w:cs="Times New Roman"/>
                <w:sz w:val="20"/>
                <w:cs/>
                <w:lang w:bidi="th-TH"/>
              </w:rPr>
              <w:t>28</w:t>
            </w:r>
            <w:r w:rsidRPr="00B5726B">
              <w:rPr>
                <w:rFonts w:cs="Times New Roman"/>
                <w:sz w:val="20"/>
                <w:lang w:bidi="th-TH"/>
              </w:rPr>
              <w:t>,</w:t>
            </w:r>
            <w:r w:rsidRPr="00AA6956">
              <w:rPr>
                <w:rFonts w:cs="Times New Roman"/>
                <w:sz w:val="20"/>
                <w:cs/>
                <w:lang w:bidi="th-TH"/>
              </w:rPr>
              <w:t>768</w:t>
            </w:r>
          </w:p>
        </w:tc>
        <w:tc>
          <w:tcPr>
            <w:tcW w:w="236" w:type="dxa"/>
            <w:vAlign w:val="bottom"/>
          </w:tcPr>
          <w:p w14:paraId="75CA13A4" w14:textId="77777777" w:rsidR="00376243" w:rsidRPr="00965185" w:rsidRDefault="00376243" w:rsidP="00376243">
            <w:pPr>
              <w:tabs>
                <w:tab w:val="decimal" w:pos="1059"/>
              </w:tabs>
              <w:spacing w:line="234" w:lineRule="exact"/>
              <w:ind w:left="-93" w:right="-268"/>
              <w:rPr>
                <w:rFonts w:cs="Times New Roman"/>
                <w:sz w:val="20"/>
              </w:rPr>
            </w:pPr>
          </w:p>
        </w:tc>
        <w:tc>
          <w:tcPr>
            <w:tcW w:w="1204" w:type="dxa"/>
            <w:vAlign w:val="bottom"/>
          </w:tcPr>
          <w:p w14:paraId="64606F64" w14:textId="64602934" w:rsidR="00376243" w:rsidRPr="00965185" w:rsidRDefault="00B5726B" w:rsidP="00376243">
            <w:pPr>
              <w:pStyle w:val="acctfourfigures"/>
              <w:tabs>
                <w:tab w:val="clear" w:pos="765"/>
                <w:tab w:val="decimal" w:pos="1027"/>
              </w:tabs>
              <w:spacing w:line="234" w:lineRule="exact"/>
              <w:ind w:right="-150"/>
              <w:rPr>
                <w:rFonts w:cs="Times New Roman"/>
                <w:sz w:val="20"/>
              </w:rPr>
            </w:pPr>
            <w:r>
              <w:rPr>
                <w:rFonts w:cstheme="minorBidi" w:hint="cs"/>
                <w:sz w:val="20"/>
                <w:szCs w:val="25"/>
                <w:cs/>
                <w:lang w:bidi="th-TH"/>
              </w:rPr>
              <w:t xml:space="preserve"> </w:t>
            </w:r>
            <w:r w:rsidRPr="00B5726B">
              <w:rPr>
                <w:rFonts w:cs="Times New Roman"/>
                <w:sz w:val="20"/>
              </w:rPr>
              <w:t>32,085</w:t>
            </w:r>
          </w:p>
        </w:tc>
      </w:tr>
      <w:tr w:rsidR="00376243" w:rsidRPr="005939BE" w14:paraId="5F8149C7" w14:textId="77777777" w:rsidTr="00FA1F1E">
        <w:trPr>
          <w:trHeight w:val="251"/>
        </w:trPr>
        <w:tc>
          <w:tcPr>
            <w:tcW w:w="3205" w:type="dxa"/>
            <w:vAlign w:val="bottom"/>
          </w:tcPr>
          <w:p w14:paraId="69A69C65" w14:textId="77777777" w:rsidR="00376243" w:rsidRPr="00AB5DFA" w:rsidRDefault="00376243" w:rsidP="00376243">
            <w:pPr>
              <w:pStyle w:val="BodyText"/>
              <w:spacing w:after="0" w:line="234" w:lineRule="exact"/>
              <w:ind w:left="124" w:right="-45" w:hanging="124"/>
              <w:rPr>
                <w:rFonts w:cs="Times New Roman"/>
                <w:b/>
                <w:bCs/>
                <w:i/>
                <w:iCs/>
                <w:sz w:val="20"/>
                <w:lang w:val="en-GB"/>
              </w:rPr>
            </w:pPr>
            <w:r w:rsidRPr="00AB5DFA">
              <w:rPr>
                <w:rFonts w:cs="Times New Roman"/>
                <w:sz w:val="20"/>
                <w:lang w:val="en-GB"/>
              </w:rPr>
              <w:t xml:space="preserve">Purchased or acquired </w:t>
            </w:r>
          </w:p>
        </w:tc>
        <w:tc>
          <w:tcPr>
            <w:tcW w:w="1378" w:type="dxa"/>
            <w:vAlign w:val="bottom"/>
          </w:tcPr>
          <w:p w14:paraId="37CAAC94" w14:textId="457199D6" w:rsidR="00376243" w:rsidRPr="00965185" w:rsidRDefault="00B5726B" w:rsidP="00376243">
            <w:pPr>
              <w:pStyle w:val="acctfourfigures"/>
              <w:tabs>
                <w:tab w:val="clear" w:pos="765"/>
                <w:tab w:val="decimal" w:pos="1160"/>
              </w:tabs>
              <w:spacing w:line="234" w:lineRule="exact"/>
              <w:ind w:right="-150"/>
              <w:rPr>
                <w:rFonts w:cs="Times New Roman"/>
                <w:sz w:val="20"/>
              </w:rPr>
            </w:pPr>
            <w:r w:rsidRPr="00B5726B">
              <w:rPr>
                <w:rFonts w:cs="Times New Roman"/>
                <w:sz w:val="20"/>
              </w:rPr>
              <w:t>614</w:t>
            </w:r>
          </w:p>
        </w:tc>
        <w:tc>
          <w:tcPr>
            <w:tcW w:w="236" w:type="dxa"/>
            <w:vAlign w:val="bottom"/>
          </w:tcPr>
          <w:p w14:paraId="754B7417" w14:textId="77777777" w:rsidR="00376243" w:rsidRPr="00965185" w:rsidRDefault="00376243" w:rsidP="00376243">
            <w:pPr>
              <w:spacing w:line="234" w:lineRule="exact"/>
              <w:rPr>
                <w:rFonts w:cs="Times New Roman"/>
                <w:sz w:val="20"/>
              </w:rPr>
            </w:pPr>
          </w:p>
        </w:tc>
        <w:tc>
          <w:tcPr>
            <w:tcW w:w="1325" w:type="dxa"/>
            <w:vAlign w:val="bottom"/>
          </w:tcPr>
          <w:p w14:paraId="6AB19DC0" w14:textId="199290A1" w:rsidR="00376243" w:rsidRPr="00965185" w:rsidRDefault="00B5726B" w:rsidP="00376243">
            <w:pPr>
              <w:pStyle w:val="acctfourfigures"/>
              <w:tabs>
                <w:tab w:val="clear" w:pos="765"/>
                <w:tab w:val="decimal" w:pos="1103"/>
              </w:tabs>
              <w:spacing w:line="234" w:lineRule="exact"/>
              <w:ind w:right="-266"/>
              <w:rPr>
                <w:rFonts w:cs="Times New Roman"/>
                <w:sz w:val="20"/>
              </w:rPr>
            </w:pPr>
            <w:r w:rsidRPr="00B5726B">
              <w:rPr>
                <w:rFonts w:cs="Times New Roman"/>
                <w:sz w:val="20"/>
              </w:rPr>
              <w:t>9,629</w:t>
            </w:r>
          </w:p>
        </w:tc>
        <w:tc>
          <w:tcPr>
            <w:tcW w:w="236" w:type="dxa"/>
            <w:vAlign w:val="bottom"/>
          </w:tcPr>
          <w:p w14:paraId="3AFDB148" w14:textId="77777777" w:rsidR="00376243" w:rsidRPr="00965185" w:rsidRDefault="00376243" w:rsidP="00376243">
            <w:pPr>
              <w:spacing w:line="234" w:lineRule="exact"/>
              <w:rPr>
                <w:rFonts w:cs="Times New Roman"/>
                <w:sz w:val="20"/>
              </w:rPr>
            </w:pPr>
          </w:p>
        </w:tc>
        <w:tc>
          <w:tcPr>
            <w:tcW w:w="1360" w:type="dxa"/>
            <w:vAlign w:val="bottom"/>
          </w:tcPr>
          <w:p w14:paraId="3186EB87" w14:textId="0A6A9DBC" w:rsidR="00376243" w:rsidRPr="00965185" w:rsidRDefault="00B5726B" w:rsidP="00AA6956">
            <w:pPr>
              <w:pStyle w:val="acctfourfigures"/>
              <w:tabs>
                <w:tab w:val="clear" w:pos="765"/>
                <w:tab w:val="decimal" w:pos="1103"/>
              </w:tabs>
              <w:spacing w:line="234" w:lineRule="exact"/>
              <w:ind w:right="-266"/>
              <w:rPr>
                <w:rFonts w:cs="Times New Roman"/>
                <w:sz w:val="20"/>
              </w:rPr>
            </w:pPr>
            <w:r w:rsidRPr="00AA6956">
              <w:rPr>
                <w:rFonts w:cs="Times New Roman"/>
                <w:sz w:val="20"/>
                <w:cs/>
                <w:lang w:bidi="th-TH"/>
              </w:rPr>
              <w:t>3</w:t>
            </w:r>
            <w:r w:rsidRPr="00B5726B">
              <w:rPr>
                <w:rFonts w:cs="Times New Roman"/>
                <w:sz w:val="20"/>
              </w:rPr>
              <w:t>,</w:t>
            </w:r>
            <w:r w:rsidRPr="00AA6956">
              <w:rPr>
                <w:rFonts w:cs="Times New Roman"/>
                <w:sz w:val="20"/>
                <w:cs/>
                <w:lang w:bidi="th-TH"/>
              </w:rPr>
              <w:t>296</w:t>
            </w:r>
          </w:p>
        </w:tc>
        <w:tc>
          <w:tcPr>
            <w:tcW w:w="236" w:type="dxa"/>
            <w:vAlign w:val="bottom"/>
          </w:tcPr>
          <w:p w14:paraId="200661C0" w14:textId="77777777" w:rsidR="00376243" w:rsidRPr="00965185" w:rsidRDefault="00376243" w:rsidP="00AA6956">
            <w:pPr>
              <w:tabs>
                <w:tab w:val="decimal" w:pos="1103"/>
              </w:tabs>
              <w:spacing w:line="234" w:lineRule="exact"/>
              <w:ind w:left="-93" w:right="-266"/>
              <w:rPr>
                <w:rFonts w:cs="Times New Roman"/>
                <w:sz w:val="20"/>
              </w:rPr>
            </w:pPr>
          </w:p>
        </w:tc>
        <w:tc>
          <w:tcPr>
            <w:tcW w:w="1204" w:type="dxa"/>
            <w:vAlign w:val="bottom"/>
          </w:tcPr>
          <w:p w14:paraId="2FE0D612" w14:textId="542DDDC6" w:rsidR="00376243" w:rsidRPr="00965185" w:rsidRDefault="00B5726B" w:rsidP="00AA6956">
            <w:pPr>
              <w:pStyle w:val="acctfourfigures"/>
              <w:tabs>
                <w:tab w:val="clear" w:pos="765"/>
                <w:tab w:val="decimal" w:pos="1027"/>
                <w:tab w:val="decimal" w:pos="1103"/>
              </w:tabs>
              <w:spacing w:line="234" w:lineRule="exact"/>
              <w:ind w:right="-266"/>
              <w:rPr>
                <w:rFonts w:cs="Times New Roman"/>
                <w:sz w:val="20"/>
              </w:rPr>
            </w:pPr>
            <w:r>
              <w:rPr>
                <w:rFonts w:cstheme="minorBidi" w:hint="cs"/>
                <w:sz w:val="20"/>
                <w:cs/>
                <w:lang w:bidi="th-TH"/>
              </w:rPr>
              <w:t xml:space="preserve">              </w:t>
            </w:r>
            <w:r w:rsidRPr="00AA6956">
              <w:rPr>
                <w:rFonts w:cs="Times New Roman"/>
                <w:sz w:val="20"/>
                <w:cs/>
                <w:lang w:bidi="th-TH"/>
              </w:rPr>
              <w:t>13</w:t>
            </w:r>
            <w:r w:rsidRPr="00B5726B">
              <w:rPr>
                <w:rFonts w:cs="Times New Roman"/>
                <w:sz w:val="20"/>
              </w:rPr>
              <w:t>,</w:t>
            </w:r>
            <w:r w:rsidRPr="00AA6956">
              <w:rPr>
                <w:rFonts w:cs="Times New Roman"/>
                <w:sz w:val="20"/>
                <w:cs/>
                <w:lang w:bidi="th-TH"/>
              </w:rPr>
              <w:t>539</w:t>
            </w:r>
          </w:p>
        </w:tc>
      </w:tr>
      <w:tr w:rsidR="00376243" w:rsidRPr="005939BE" w14:paraId="07D6EAAC" w14:textId="77777777" w:rsidTr="00FA1F1E">
        <w:trPr>
          <w:trHeight w:val="251"/>
        </w:trPr>
        <w:tc>
          <w:tcPr>
            <w:tcW w:w="3205" w:type="dxa"/>
            <w:vAlign w:val="bottom"/>
          </w:tcPr>
          <w:p w14:paraId="7DF83DF1" w14:textId="77777777" w:rsidR="00376243" w:rsidRPr="00AB5DFA" w:rsidRDefault="00376243" w:rsidP="00376243">
            <w:pPr>
              <w:pStyle w:val="BodyText"/>
              <w:spacing w:after="0" w:line="234" w:lineRule="exact"/>
              <w:ind w:left="124" w:right="-45" w:hanging="124"/>
              <w:rPr>
                <w:rFonts w:cs="Times New Roman"/>
                <w:b/>
                <w:bCs/>
                <w:i/>
                <w:iCs/>
                <w:sz w:val="20"/>
                <w:lang w:val="en-GB"/>
              </w:rPr>
            </w:pPr>
            <w:r w:rsidRPr="00AB5DFA">
              <w:rPr>
                <w:rFonts w:cs="Times New Roman"/>
                <w:sz w:val="20"/>
                <w:lang w:val="en-GB"/>
              </w:rPr>
              <w:t xml:space="preserve">Derecognised </w:t>
            </w:r>
          </w:p>
        </w:tc>
        <w:tc>
          <w:tcPr>
            <w:tcW w:w="1378" w:type="dxa"/>
            <w:vAlign w:val="bottom"/>
          </w:tcPr>
          <w:p w14:paraId="376D40E9" w14:textId="54CECC01" w:rsidR="00376243" w:rsidRPr="00965185" w:rsidRDefault="00B5726B" w:rsidP="00376243">
            <w:pPr>
              <w:pStyle w:val="acctfourfigures"/>
              <w:tabs>
                <w:tab w:val="clear" w:pos="765"/>
                <w:tab w:val="decimal" w:pos="1160"/>
              </w:tabs>
              <w:spacing w:line="234" w:lineRule="exact"/>
              <w:ind w:right="-150"/>
              <w:rPr>
                <w:rFonts w:cs="Times New Roman"/>
                <w:sz w:val="20"/>
              </w:rPr>
            </w:pPr>
            <w:r w:rsidRPr="00B5726B">
              <w:rPr>
                <w:rFonts w:cs="Times New Roman"/>
                <w:sz w:val="20"/>
              </w:rPr>
              <w:t>(387)</w:t>
            </w:r>
          </w:p>
        </w:tc>
        <w:tc>
          <w:tcPr>
            <w:tcW w:w="236" w:type="dxa"/>
            <w:vAlign w:val="bottom"/>
          </w:tcPr>
          <w:p w14:paraId="755FF5F2" w14:textId="77777777" w:rsidR="00376243" w:rsidRPr="00965185" w:rsidRDefault="00376243" w:rsidP="00376243">
            <w:pPr>
              <w:spacing w:line="234" w:lineRule="exact"/>
              <w:rPr>
                <w:rFonts w:cs="Times New Roman"/>
                <w:sz w:val="20"/>
              </w:rPr>
            </w:pPr>
          </w:p>
        </w:tc>
        <w:tc>
          <w:tcPr>
            <w:tcW w:w="1325" w:type="dxa"/>
            <w:vAlign w:val="bottom"/>
          </w:tcPr>
          <w:p w14:paraId="7D6B33CE" w14:textId="5C445948" w:rsidR="00376243" w:rsidRPr="00965185" w:rsidRDefault="00B5726B" w:rsidP="00376243">
            <w:pPr>
              <w:pStyle w:val="acctfourfigures"/>
              <w:tabs>
                <w:tab w:val="clear" w:pos="765"/>
                <w:tab w:val="decimal" w:pos="1103"/>
              </w:tabs>
              <w:spacing w:line="234" w:lineRule="exact"/>
              <w:ind w:right="-266"/>
              <w:rPr>
                <w:rFonts w:cs="Times New Roman"/>
                <w:sz w:val="20"/>
              </w:rPr>
            </w:pPr>
            <w:r w:rsidRPr="00B5726B">
              <w:rPr>
                <w:rFonts w:cs="Times New Roman"/>
                <w:sz w:val="20"/>
              </w:rPr>
              <w:t>(6,327)</w:t>
            </w:r>
          </w:p>
        </w:tc>
        <w:tc>
          <w:tcPr>
            <w:tcW w:w="236" w:type="dxa"/>
            <w:vAlign w:val="bottom"/>
          </w:tcPr>
          <w:p w14:paraId="14AF5F73" w14:textId="77777777" w:rsidR="00376243" w:rsidRPr="00965185" w:rsidRDefault="00376243" w:rsidP="00376243">
            <w:pPr>
              <w:spacing w:line="234" w:lineRule="exact"/>
              <w:rPr>
                <w:rFonts w:cs="Times New Roman"/>
                <w:sz w:val="20"/>
              </w:rPr>
            </w:pPr>
          </w:p>
        </w:tc>
        <w:tc>
          <w:tcPr>
            <w:tcW w:w="1360" w:type="dxa"/>
            <w:vAlign w:val="bottom"/>
          </w:tcPr>
          <w:p w14:paraId="26ED6AC3" w14:textId="5357EC9F" w:rsidR="00376243" w:rsidRPr="00965185" w:rsidRDefault="00B5726B" w:rsidP="00376243">
            <w:pPr>
              <w:pStyle w:val="acctfourfigures"/>
              <w:tabs>
                <w:tab w:val="clear" w:pos="765"/>
                <w:tab w:val="decimal" w:pos="1056"/>
              </w:tabs>
              <w:spacing w:line="234" w:lineRule="exact"/>
              <w:ind w:right="-150"/>
              <w:rPr>
                <w:rFonts w:cs="Times New Roman"/>
                <w:sz w:val="20"/>
              </w:rPr>
            </w:pPr>
            <w:r w:rsidRPr="00AA6956">
              <w:rPr>
                <w:rFonts w:cs="Times New Roman"/>
                <w:sz w:val="20"/>
                <w:cs/>
                <w:lang w:bidi="th-TH"/>
              </w:rPr>
              <w:t>(2</w:t>
            </w:r>
            <w:r w:rsidRPr="00B5726B">
              <w:rPr>
                <w:rFonts w:cs="Times New Roman"/>
                <w:sz w:val="20"/>
              </w:rPr>
              <w:t>,</w:t>
            </w:r>
            <w:r w:rsidRPr="00AA6956">
              <w:rPr>
                <w:rFonts w:cs="Times New Roman"/>
                <w:sz w:val="20"/>
                <w:cs/>
                <w:lang w:bidi="th-TH"/>
              </w:rPr>
              <w:t>747)</w:t>
            </w:r>
          </w:p>
        </w:tc>
        <w:tc>
          <w:tcPr>
            <w:tcW w:w="236" w:type="dxa"/>
            <w:vAlign w:val="bottom"/>
          </w:tcPr>
          <w:p w14:paraId="7D258637" w14:textId="77777777" w:rsidR="00376243" w:rsidRPr="00965185" w:rsidRDefault="00376243" w:rsidP="00376243">
            <w:pPr>
              <w:tabs>
                <w:tab w:val="decimal" w:pos="1059"/>
              </w:tabs>
              <w:spacing w:line="234" w:lineRule="exact"/>
              <w:ind w:left="-93" w:right="-268"/>
              <w:rPr>
                <w:rFonts w:cs="Times New Roman"/>
                <w:sz w:val="20"/>
              </w:rPr>
            </w:pPr>
          </w:p>
        </w:tc>
        <w:tc>
          <w:tcPr>
            <w:tcW w:w="1204" w:type="dxa"/>
            <w:vAlign w:val="bottom"/>
          </w:tcPr>
          <w:p w14:paraId="239AE1D8" w14:textId="23635F0E" w:rsidR="00376243" w:rsidRPr="00965185" w:rsidRDefault="00B5726B" w:rsidP="00376243">
            <w:pPr>
              <w:pStyle w:val="acctfourfigures"/>
              <w:tabs>
                <w:tab w:val="clear" w:pos="765"/>
                <w:tab w:val="decimal" w:pos="1027"/>
              </w:tabs>
              <w:spacing w:line="234" w:lineRule="exact"/>
              <w:ind w:right="-150"/>
              <w:rPr>
                <w:rFonts w:cs="Times New Roman"/>
                <w:sz w:val="20"/>
              </w:rPr>
            </w:pPr>
            <w:r w:rsidRPr="00AA6956">
              <w:rPr>
                <w:rFonts w:cs="Times New Roman"/>
                <w:sz w:val="20"/>
                <w:cs/>
                <w:lang w:bidi="th-TH"/>
              </w:rPr>
              <w:t>(9</w:t>
            </w:r>
            <w:r w:rsidRPr="00B5726B">
              <w:rPr>
                <w:rFonts w:cs="Times New Roman"/>
                <w:sz w:val="20"/>
              </w:rPr>
              <w:t>,</w:t>
            </w:r>
            <w:r w:rsidRPr="00AA6956">
              <w:rPr>
                <w:rFonts w:cs="Times New Roman"/>
                <w:sz w:val="20"/>
                <w:cs/>
                <w:lang w:bidi="th-TH"/>
              </w:rPr>
              <w:t>461)</w:t>
            </w:r>
          </w:p>
        </w:tc>
      </w:tr>
      <w:tr w:rsidR="00376243" w:rsidRPr="00965185" w14:paraId="63157042" w14:textId="77777777" w:rsidTr="00FA1F1E">
        <w:trPr>
          <w:trHeight w:val="251"/>
        </w:trPr>
        <w:tc>
          <w:tcPr>
            <w:tcW w:w="3205" w:type="dxa"/>
            <w:vAlign w:val="bottom"/>
          </w:tcPr>
          <w:p w14:paraId="5AF57BBC" w14:textId="77777777" w:rsidR="00376243" w:rsidRPr="00AB5DFA" w:rsidRDefault="00376243" w:rsidP="00376243">
            <w:pPr>
              <w:pStyle w:val="BodyText"/>
              <w:spacing w:after="0" w:line="234" w:lineRule="exact"/>
              <w:ind w:left="124" w:right="-45" w:hanging="124"/>
              <w:rPr>
                <w:rFonts w:cs="Times New Roman"/>
                <w:b/>
                <w:bCs/>
                <w:i/>
                <w:iCs/>
                <w:sz w:val="20"/>
                <w:lang w:val="en-GB"/>
              </w:rPr>
            </w:pPr>
            <w:r w:rsidRPr="00AB5DFA">
              <w:rPr>
                <w:rFonts w:cs="Times New Roman"/>
                <w:sz w:val="20"/>
                <w:lang w:val="en-GB"/>
              </w:rPr>
              <w:t>Written-off</w:t>
            </w:r>
          </w:p>
        </w:tc>
        <w:tc>
          <w:tcPr>
            <w:tcW w:w="1378" w:type="dxa"/>
            <w:tcBorders>
              <w:bottom w:val="single" w:sz="4" w:space="0" w:color="auto"/>
            </w:tcBorders>
            <w:vAlign w:val="bottom"/>
          </w:tcPr>
          <w:p w14:paraId="1698BE6E" w14:textId="75DF21CD" w:rsidR="00376243" w:rsidRPr="00965185" w:rsidRDefault="00B5726B" w:rsidP="00376243">
            <w:pPr>
              <w:pStyle w:val="acctfourfigures"/>
              <w:tabs>
                <w:tab w:val="clear" w:pos="765"/>
                <w:tab w:val="decimal" w:pos="1160"/>
              </w:tabs>
              <w:spacing w:line="234" w:lineRule="exact"/>
              <w:ind w:right="-150"/>
              <w:rPr>
                <w:rFonts w:cs="Times New Roman"/>
                <w:sz w:val="20"/>
              </w:rPr>
            </w:pPr>
            <w:r w:rsidRPr="00B5726B">
              <w:rPr>
                <w:rFonts w:cs="Times New Roman"/>
                <w:sz w:val="20"/>
              </w:rPr>
              <w:t>-</w:t>
            </w:r>
          </w:p>
        </w:tc>
        <w:tc>
          <w:tcPr>
            <w:tcW w:w="236" w:type="dxa"/>
            <w:vAlign w:val="bottom"/>
          </w:tcPr>
          <w:p w14:paraId="7CCE4159" w14:textId="77777777" w:rsidR="00376243" w:rsidRPr="00965185" w:rsidRDefault="00376243" w:rsidP="00376243">
            <w:pPr>
              <w:spacing w:line="234" w:lineRule="exact"/>
              <w:rPr>
                <w:rFonts w:cs="Times New Roman"/>
                <w:sz w:val="20"/>
              </w:rPr>
            </w:pPr>
          </w:p>
        </w:tc>
        <w:tc>
          <w:tcPr>
            <w:tcW w:w="1325" w:type="dxa"/>
            <w:tcBorders>
              <w:bottom w:val="single" w:sz="4" w:space="0" w:color="auto"/>
            </w:tcBorders>
            <w:vAlign w:val="bottom"/>
          </w:tcPr>
          <w:p w14:paraId="0FADE6CD" w14:textId="3A7365ED" w:rsidR="00376243" w:rsidRPr="00965185" w:rsidRDefault="00B5726B" w:rsidP="00376243">
            <w:pPr>
              <w:pStyle w:val="acctfourfigures"/>
              <w:tabs>
                <w:tab w:val="clear" w:pos="765"/>
                <w:tab w:val="decimal" w:pos="1103"/>
              </w:tabs>
              <w:spacing w:line="234" w:lineRule="exact"/>
              <w:ind w:right="-266"/>
              <w:rPr>
                <w:rFonts w:cs="Times New Roman"/>
                <w:sz w:val="20"/>
              </w:rPr>
            </w:pPr>
            <w:r w:rsidRPr="00B5726B">
              <w:rPr>
                <w:rFonts w:cs="Times New Roman"/>
                <w:sz w:val="20"/>
              </w:rPr>
              <w:t>-</w:t>
            </w:r>
          </w:p>
        </w:tc>
        <w:tc>
          <w:tcPr>
            <w:tcW w:w="236" w:type="dxa"/>
            <w:vAlign w:val="bottom"/>
          </w:tcPr>
          <w:p w14:paraId="1D7BF681" w14:textId="77777777" w:rsidR="00376243" w:rsidRPr="00965185" w:rsidRDefault="00376243" w:rsidP="00376243">
            <w:pPr>
              <w:spacing w:line="234" w:lineRule="exact"/>
              <w:rPr>
                <w:rFonts w:cs="Times New Roman"/>
                <w:sz w:val="20"/>
              </w:rPr>
            </w:pPr>
          </w:p>
        </w:tc>
        <w:tc>
          <w:tcPr>
            <w:tcW w:w="1360" w:type="dxa"/>
            <w:tcBorders>
              <w:bottom w:val="single" w:sz="4" w:space="0" w:color="auto"/>
            </w:tcBorders>
            <w:vAlign w:val="bottom"/>
          </w:tcPr>
          <w:p w14:paraId="37AC76E6" w14:textId="3BAC6CC4" w:rsidR="00376243" w:rsidRPr="00965185" w:rsidRDefault="00B5726B" w:rsidP="00376243">
            <w:pPr>
              <w:pStyle w:val="acctfourfigures"/>
              <w:tabs>
                <w:tab w:val="clear" w:pos="765"/>
                <w:tab w:val="decimal" w:pos="1056"/>
              </w:tabs>
              <w:spacing w:line="234" w:lineRule="exact"/>
              <w:ind w:right="-150"/>
              <w:rPr>
                <w:rFonts w:cs="Times New Roman"/>
                <w:sz w:val="20"/>
                <w:lang w:bidi="th-TH"/>
              </w:rPr>
            </w:pPr>
            <w:r w:rsidRPr="00AA6956">
              <w:rPr>
                <w:rFonts w:cs="Times New Roman"/>
                <w:sz w:val="20"/>
                <w:cs/>
                <w:lang w:bidi="th-TH"/>
              </w:rPr>
              <w:t>(16</w:t>
            </w:r>
            <w:r w:rsidRPr="00B5726B">
              <w:rPr>
                <w:rFonts w:cs="Times New Roman"/>
                <w:sz w:val="20"/>
                <w:lang w:bidi="th-TH"/>
              </w:rPr>
              <w:t>,</w:t>
            </w:r>
            <w:r w:rsidRPr="00AA6956">
              <w:rPr>
                <w:rFonts w:cs="Times New Roman"/>
                <w:sz w:val="20"/>
                <w:cs/>
                <w:lang w:bidi="th-TH"/>
              </w:rPr>
              <w:t>366)</w:t>
            </w:r>
          </w:p>
        </w:tc>
        <w:tc>
          <w:tcPr>
            <w:tcW w:w="236" w:type="dxa"/>
            <w:vAlign w:val="bottom"/>
          </w:tcPr>
          <w:p w14:paraId="6E5A2CB2" w14:textId="77777777" w:rsidR="00376243" w:rsidRPr="00965185" w:rsidRDefault="00376243" w:rsidP="00376243">
            <w:pPr>
              <w:tabs>
                <w:tab w:val="decimal" w:pos="1059"/>
              </w:tabs>
              <w:spacing w:line="234" w:lineRule="exact"/>
              <w:ind w:left="-93" w:right="-268"/>
              <w:rPr>
                <w:rFonts w:cs="Times New Roman"/>
                <w:sz w:val="20"/>
                <w:lang w:bidi="th-TH"/>
              </w:rPr>
            </w:pPr>
          </w:p>
        </w:tc>
        <w:tc>
          <w:tcPr>
            <w:tcW w:w="1204" w:type="dxa"/>
            <w:tcBorders>
              <w:bottom w:val="single" w:sz="4" w:space="0" w:color="auto"/>
            </w:tcBorders>
            <w:vAlign w:val="bottom"/>
          </w:tcPr>
          <w:p w14:paraId="14718C06" w14:textId="04540151" w:rsidR="00376243" w:rsidRPr="00965185" w:rsidRDefault="00B5726B" w:rsidP="00376243">
            <w:pPr>
              <w:pStyle w:val="acctfourfigures"/>
              <w:tabs>
                <w:tab w:val="clear" w:pos="765"/>
                <w:tab w:val="decimal" w:pos="1027"/>
              </w:tabs>
              <w:spacing w:line="234" w:lineRule="exact"/>
              <w:ind w:right="-150"/>
              <w:rPr>
                <w:rFonts w:cs="Times New Roman"/>
                <w:sz w:val="20"/>
                <w:lang w:bidi="th-TH"/>
              </w:rPr>
            </w:pPr>
            <w:r w:rsidRPr="00AA6956">
              <w:rPr>
                <w:rFonts w:cs="Times New Roman"/>
                <w:sz w:val="20"/>
                <w:cs/>
                <w:lang w:bidi="th-TH"/>
              </w:rPr>
              <w:t>(16</w:t>
            </w:r>
            <w:r w:rsidRPr="00B5726B">
              <w:rPr>
                <w:rFonts w:cs="Times New Roman"/>
                <w:sz w:val="20"/>
                <w:lang w:bidi="th-TH"/>
              </w:rPr>
              <w:t>,</w:t>
            </w:r>
            <w:r w:rsidRPr="00AA6956">
              <w:rPr>
                <w:rFonts w:cs="Times New Roman"/>
                <w:sz w:val="20"/>
                <w:cs/>
                <w:lang w:bidi="th-TH"/>
              </w:rPr>
              <w:t>366)</w:t>
            </w:r>
          </w:p>
        </w:tc>
      </w:tr>
      <w:tr w:rsidR="00376243" w:rsidRPr="005939BE" w14:paraId="727BDCD8" w14:textId="77777777" w:rsidTr="00FA1F1E">
        <w:trPr>
          <w:trHeight w:val="251"/>
        </w:trPr>
        <w:tc>
          <w:tcPr>
            <w:tcW w:w="3205" w:type="dxa"/>
            <w:vAlign w:val="bottom"/>
          </w:tcPr>
          <w:p w14:paraId="48808904" w14:textId="513C15C0" w:rsidR="00376243" w:rsidRPr="00AB5DFA" w:rsidRDefault="00376243" w:rsidP="00376243">
            <w:pPr>
              <w:pStyle w:val="BodyText"/>
              <w:spacing w:after="0" w:line="234" w:lineRule="exact"/>
              <w:ind w:left="124" w:right="-45" w:hanging="124"/>
              <w:rPr>
                <w:rFonts w:cs="Times New Roman"/>
                <w:b/>
                <w:bCs/>
                <w:i/>
                <w:iCs/>
                <w:sz w:val="20"/>
                <w:lang w:val="en-GB"/>
              </w:rPr>
            </w:pPr>
            <w:r w:rsidRPr="00AB5DFA">
              <w:rPr>
                <w:rFonts w:cs="Times New Roman"/>
                <w:b/>
                <w:bCs/>
                <w:sz w:val="20"/>
                <w:lang w:val="en-GB"/>
              </w:rPr>
              <w:t xml:space="preserve">At </w:t>
            </w:r>
            <w:r>
              <w:rPr>
                <w:rFonts w:cs="Times New Roman"/>
                <w:b/>
                <w:bCs/>
                <w:sz w:val="20"/>
                <w:lang w:val="en-GB"/>
              </w:rPr>
              <w:t xml:space="preserve">30 June </w:t>
            </w:r>
            <w:r w:rsidRPr="00AB5DFA">
              <w:rPr>
                <w:rFonts w:cs="Times New Roman"/>
                <w:b/>
                <w:bCs/>
                <w:sz w:val="20"/>
                <w:lang w:val="en-GB"/>
              </w:rPr>
              <w:t>202</w:t>
            </w:r>
            <w:r>
              <w:rPr>
                <w:rFonts w:cs="Times New Roman"/>
                <w:b/>
                <w:bCs/>
                <w:sz w:val="20"/>
                <w:lang w:val="en-GB"/>
              </w:rPr>
              <w:t>5</w:t>
            </w:r>
          </w:p>
        </w:tc>
        <w:tc>
          <w:tcPr>
            <w:tcW w:w="1378" w:type="dxa"/>
            <w:tcBorders>
              <w:top w:val="single" w:sz="4" w:space="0" w:color="auto"/>
              <w:bottom w:val="double" w:sz="4" w:space="0" w:color="auto"/>
            </w:tcBorders>
            <w:vAlign w:val="bottom"/>
          </w:tcPr>
          <w:p w14:paraId="06152DA8" w14:textId="1B7997FC" w:rsidR="00376243" w:rsidRPr="005939BE" w:rsidRDefault="00B5726B" w:rsidP="00376243">
            <w:pPr>
              <w:pStyle w:val="acctfourfigures"/>
              <w:tabs>
                <w:tab w:val="clear" w:pos="765"/>
                <w:tab w:val="decimal" w:pos="1160"/>
              </w:tabs>
              <w:spacing w:line="234" w:lineRule="exact"/>
              <w:ind w:right="-150"/>
              <w:rPr>
                <w:rFonts w:cs="Times New Roman"/>
                <w:b/>
                <w:bCs/>
                <w:sz w:val="20"/>
              </w:rPr>
            </w:pPr>
            <w:r w:rsidRPr="00B5726B">
              <w:rPr>
                <w:rFonts w:cs="Times New Roman"/>
                <w:b/>
                <w:bCs/>
                <w:sz w:val="20"/>
              </w:rPr>
              <w:t>3,509</w:t>
            </w:r>
          </w:p>
        </w:tc>
        <w:tc>
          <w:tcPr>
            <w:tcW w:w="236" w:type="dxa"/>
            <w:vAlign w:val="bottom"/>
          </w:tcPr>
          <w:p w14:paraId="75853947" w14:textId="77777777" w:rsidR="00376243" w:rsidRPr="005939BE" w:rsidRDefault="00376243" w:rsidP="00376243">
            <w:pPr>
              <w:pStyle w:val="acctfourfigures"/>
              <w:tabs>
                <w:tab w:val="clear" w:pos="765"/>
                <w:tab w:val="decimal" w:pos="1247"/>
              </w:tabs>
              <w:spacing w:line="234" w:lineRule="exact"/>
              <w:ind w:left="-79" w:right="-78"/>
              <w:rPr>
                <w:rFonts w:cs="Times New Roman"/>
                <w:b/>
                <w:bCs/>
                <w:sz w:val="20"/>
              </w:rPr>
            </w:pPr>
          </w:p>
        </w:tc>
        <w:tc>
          <w:tcPr>
            <w:tcW w:w="1325" w:type="dxa"/>
            <w:tcBorders>
              <w:top w:val="single" w:sz="4" w:space="0" w:color="auto"/>
              <w:bottom w:val="double" w:sz="4" w:space="0" w:color="auto"/>
            </w:tcBorders>
            <w:vAlign w:val="bottom"/>
          </w:tcPr>
          <w:p w14:paraId="12F3624A" w14:textId="45D03AD3" w:rsidR="00376243" w:rsidRPr="00B95516" w:rsidRDefault="00B5726B" w:rsidP="00376243">
            <w:pPr>
              <w:pStyle w:val="acctfourfigures"/>
              <w:tabs>
                <w:tab w:val="clear" w:pos="765"/>
                <w:tab w:val="decimal" w:pos="1103"/>
              </w:tabs>
              <w:spacing w:line="234" w:lineRule="exact"/>
              <w:ind w:right="-266"/>
              <w:rPr>
                <w:rFonts w:cs="Times New Roman"/>
                <w:b/>
                <w:bCs/>
                <w:sz w:val="20"/>
              </w:rPr>
            </w:pPr>
            <w:r w:rsidRPr="00B5726B">
              <w:rPr>
                <w:rFonts w:cs="Times New Roman"/>
                <w:b/>
                <w:bCs/>
                <w:sz w:val="20"/>
              </w:rPr>
              <w:t>24,111</w:t>
            </w:r>
          </w:p>
        </w:tc>
        <w:tc>
          <w:tcPr>
            <w:tcW w:w="236" w:type="dxa"/>
            <w:vAlign w:val="bottom"/>
          </w:tcPr>
          <w:p w14:paraId="1E0E7059" w14:textId="77777777" w:rsidR="00376243" w:rsidRPr="00E76162" w:rsidRDefault="00376243" w:rsidP="00376243">
            <w:pPr>
              <w:spacing w:line="234" w:lineRule="exact"/>
              <w:rPr>
                <w:rFonts w:cs="Times New Roman"/>
                <w:b/>
                <w:bCs/>
                <w:sz w:val="20"/>
              </w:rPr>
            </w:pPr>
          </w:p>
        </w:tc>
        <w:tc>
          <w:tcPr>
            <w:tcW w:w="1360" w:type="dxa"/>
            <w:tcBorders>
              <w:top w:val="single" w:sz="4" w:space="0" w:color="auto"/>
              <w:bottom w:val="double" w:sz="4" w:space="0" w:color="auto"/>
            </w:tcBorders>
            <w:vAlign w:val="bottom"/>
          </w:tcPr>
          <w:p w14:paraId="2AF8DA67" w14:textId="0A3EEFD5" w:rsidR="00376243" w:rsidRPr="00E76162" w:rsidRDefault="00B5726B" w:rsidP="00376243">
            <w:pPr>
              <w:pStyle w:val="acctfourfigures"/>
              <w:tabs>
                <w:tab w:val="clear" w:pos="765"/>
                <w:tab w:val="decimal" w:pos="1056"/>
              </w:tabs>
              <w:spacing w:line="234" w:lineRule="exact"/>
              <w:ind w:right="-150"/>
              <w:rPr>
                <w:rFonts w:cs="Times New Roman"/>
                <w:b/>
                <w:bCs/>
                <w:sz w:val="20"/>
                <w:lang w:bidi="th-TH"/>
              </w:rPr>
            </w:pPr>
            <w:r w:rsidRPr="00AA6956">
              <w:rPr>
                <w:rFonts w:cs="Times New Roman"/>
                <w:b/>
                <w:bCs/>
                <w:sz w:val="20"/>
                <w:cs/>
                <w:lang w:bidi="th-TH"/>
              </w:rPr>
              <w:t>39</w:t>
            </w:r>
            <w:r w:rsidRPr="00B5726B">
              <w:rPr>
                <w:rFonts w:cs="Times New Roman"/>
                <w:b/>
                <w:bCs/>
                <w:sz w:val="20"/>
              </w:rPr>
              <w:t>,</w:t>
            </w:r>
            <w:r w:rsidRPr="00AA6956">
              <w:rPr>
                <w:rFonts w:cs="Times New Roman"/>
                <w:b/>
                <w:bCs/>
                <w:sz w:val="20"/>
                <w:cs/>
                <w:lang w:bidi="th-TH"/>
              </w:rPr>
              <w:t>532</w:t>
            </w:r>
          </w:p>
        </w:tc>
        <w:tc>
          <w:tcPr>
            <w:tcW w:w="236" w:type="dxa"/>
            <w:vAlign w:val="bottom"/>
          </w:tcPr>
          <w:p w14:paraId="27DF739E" w14:textId="77777777" w:rsidR="00376243" w:rsidRPr="005939BE" w:rsidRDefault="00376243" w:rsidP="00376243">
            <w:pPr>
              <w:tabs>
                <w:tab w:val="decimal" w:pos="1059"/>
              </w:tabs>
              <w:spacing w:line="234" w:lineRule="exact"/>
              <w:ind w:left="-93" w:right="-268"/>
              <w:rPr>
                <w:rFonts w:cs="Times New Roman"/>
                <w:b/>
                <w:bCs/>
                <w:sz w:val="20"/>
              </w:rPr>
            </w:pPr>
          </w:p>
        </w:tc>
        <w:tc>
          <w:tcPr>
            <w:tcW w:w="1204" w:type="dxa"/>
            <w:tcBorders>
              <w:top w:val="single" w:sz="4" w:space="0" w:color="auto"/>
              <w:bottom w:val="double" w:sz="4" w:space="0" w:color="auto"/>
            </w:tcBorders>
            <w:vAlign w:val="bottom"/>
          </w:tcPr>
          <w:p w14:paraId="426331D7" w14:textId="1E75B070" w:rsidR="00376243" w:rsidRPr="005939BE" w:rsidRDefault="00B5726B" w:rsidP="00376243">
            <w:pPr>
              <w:pStyle w:val="acctfourfigures"/>
              <w:tabs>
                <w:tab w:val="clear" w:pos="765"/>
                <w:tab w:val="decimal" w:pos="1027"/>
              </w:tabs>
              <w:spacing w:line="234" w:lineRule="exact"/>
              <w:ind w:right="-150"/>
              <w:rPr>
                <w:rFonts w:cs="Times New Roman"/>
                <w:b/>
                <w:bCs/>
                <w:sz w:val="20"/>
                <w:lang w:bidi="th-TH"/>
              </w:rPr>
            </w:pPr>
            <w:r w:rsidRPr="00AA6956">
              <w:rPr>
                <w:rFonts w:cs="Times New Roman"/>
                <w:b/>
                <w:bCs/>
                <w:sz w:val="20"/>
                <w:cs/>
                <w:lang w:bidi="th-TH"/>
              </w:rPr>
              <w:t>67</w:t>
            </w:r>
            <w:r w:rsidRPr="00B5726B">
              <w:rPr>
                <w:rFonts w:cs="Times New Roman"/>
                <w:b/>
                <w:bCs/>
                <w:sz w:val="20"/>
              </w:rPr>
              <w:t>,</w:t>
            </w:r>
            <w:r w:rsidRPr="00AA6956">
              <w:rPr>
                <w:rFonts w:cs="Times New Roman"/>
                <w:b/>
                <w:bCs/>
                <w:sz w:val="20"/>
                <w:cs/>
                <w:lang w:bidi="th-TH"/>
              </w:rPr>
              <w:t>152</w:t>
            </w:r>
          </w:p>
        </w:tc>
      </w:tr>
      <w:tr w:rsidR="00376243" w:rsidRPr="00965185" w14:paraId="76F4DD5F" w14:textId="77777777" w:rsidTr="00B95516">
        <w:trPr>
          <w:trHeight w:val="251"/>
        </w:trPr>
        <w:tc>
          <w:tcPr>
            <w:tcW w:w="3205" w:type="dxa"/>
          </w:tcPr>
          <w:p w14:paraId="14D43F36" w14:textId="77777777" w:rsidR="00376243" w:rsidRPr="00AB5DFA" w:rsidRDefault="00376243" w:rsidP="00376243">
            <w:pPr>
              <w:pStyle w:val="BodyText"/>
              <w:spacing w:after="0" w:line="234" w:lineRule="exact"/>
              <w:ind w:left="124" w:right="-45" w:hanging="124"/>
              <w:rPr>
                <w:rFonts w:cs="Times New Roman"/>
                <w:b/>
                <w:bCs/>
                <w:i/>
                <w:iCs/>
                <w:sz w:val="20"/>
                <w:lang w:val="en-GB"/>
              </w:rPr>
            </w:pPr>
          </w:p>
        </w:tc>
        <w:tc>
          <w:tcPr>
            <w:tcW w:w="1378" w:type="dxa"/>
            <w:tcBorders>
              <w:top w:val="double" w:sz="4" w:space="0" w:color="auto"/>
            </w:tcBorders>
            <w:vAlign w:val="bottom"/>
          </w:tcPr>
          <w:p w14:paraId="2D89AE18" w14:textId="77777777" w:rsidR="00376243" w:rsidRPr="00965185" w:rsidRDefault="00376243" w:rsidP="00376243">
            <w:pPr>
              <w:pStyle w:val="acctfourfigures"/>
              <w:tabs>
                <w:tab w:val="clear" w:pos="765"/>
                <w:tab w:val="decimal" w:pos="1160"/>
              </w:tabs>
              <w:spacing w:line="234" w:lineRule="exact"/>
              <w:ind w:right="-150"/>
              <w:rPr>
                <w:rFonts w:cs="Times New Roman"/>
                <w:sz w:val="20"/>
              </w:rPr>
            </w:pPr>
          </w:p>
        </w:tc>
        <w:tc>
          <w:tcPr>
            <w:tcW w:w="236" w:type="dxa"/>
            <w:vAlign w:val="bottom"/>
          </w:tcPr>
          <w:p w14:paraId="15E8A065" w14:textId="77777777" w:rsidR="00376243" w:rsidRPr="00965185" w:rsidRDefault="00376243" w:rsidP="00376243">
            <w:pPr>
              <w:spacing w:line="234" w:lineRule="exact"/>
              <w:rPr>
                <w:rFonts w:cs="Times New Roman"/>
                <w:sz w:val="20"/>
              </w:rPr>
            </w:pPr>
          </w:p>
        </w:tc>
        <w:tc>
          <w:tcPr>
            <w:tcW w:w="1325" w:type="dxa"/>
            <w:tcBorders>
              <w:top w:val="double" w:sz="4" w:space="0" w:color="auto"/>
            </w:tcBorders>
            <w:vAlign w:val="bottom"/>
          </w:tcPr>
          <w:p w14:paraId="185DF5B8" w14:textId="77777777" w:rsidR="00376243" w:rsidRPr="00965185" w:rsidRDefault="00376243" w:rsidP="00376243">
            <w:pPr>
              <w:pStyle w:val="acctfourfigures"/>
              <w:tabs>
                <w:tab w:val="clear" w:pos="765"/>
                <w:tab w:val="decimal" w:pos="1104"/>
              </w:tabs>
              <w:spacing w:line="234" w:lineRule="exact"/>
              <w:ind w:right="-266"/>
              <w:rPr>
                <w:rFonts w:cs="Times New Roman"/>
                <w:sz w:val="20"/>
              </w:rPr>
            </w:pPr>
          </w:p>
        </w:tc>
        <w:tc>
          <w:tcPr>
            <w:tcW w:w="236" w:type="dxa"/>
            <w:vAlign w:val="bottom"/>
          </w:tcPr>
          <w:p w14:paraId="67A86211" w14:textId="77777777" w:rsidR="00376243" w:rsidRPr="00965185" w:rsidRDefault="00376243" w:rsidP="00376243">
            <w:pPr>
              <w:spacing w:line="234" w:lineRule="exact"/>
              <w:rPr>
                <w:rFonts w:cs="Times New Roman"/>
                <w:sz w:val="20"/>
              </w:rPr>
            </w:pPr>
          </w:p>
        </w:tc>
        <w:tc>
          <w:tcPr>
            <w:tcW w:w="1360" w:type="dxa"/>
            <w:tcBorders>
              <w:top w:val="double" w:sz="4" w:space="0" w:color="auto"/>
            </w:tcBorders>
            <w:vAlign w:val="bottom"/>
          </w:tcPr>
          <w:p w14:paraId="41C7184B" w14:textId="77777777" w:rsidR="00376243" w:rsidRPr="00965185" w:rsidRDefault="00376243" w:rsidP="00376243">
            <w:pPr>
              <w:pStyle w:val="acctfourfigures"/>
              <w:tabs>
                <w:tab w:val="clear" w:pos="765"/>
                <w:tab w:val="decimal" w:pos="1056"/>
              </w:tabs>
              <w:spacing w:line="234" w:lineRule="exact"/>
              <w:ind w:right="-150"/>
              <w:rPr>
                <w:rFonts w:cs="Times New Roman"/>
                <w:sz w:val="20"/>
                <w:lang w:bidi="th-TH"/>
              </w:rPr>
            </w:pPr>
          </w:p>
        </w:tc>
        <w:tc>
          <w:tcPr>
            <w:tcW w:w="236" w:type="dxa"/>
            <w:vAlign w:val="bottom"/>
          </w:tcPr>
          <w:p w14:paraId="0DFBC13A" w14:textId="77777777" w:rsidR="00376243" w:rsidRPr="00965185" w:rsidRDefault="00376243" w:rsidP="00376243">
            <w:pPr>
              <w:tabs>
                <w:tab w:val="decimal" w:pos="1059"/>
              </w:tabs>
              <w:spacing w:line="234" w:lineRule="exact"/>
              <w:ind w:left="-93" w:right="-268"/>
              <w:rPr>
                <w:rFonts w:cs="Times New Roman"/>
                <w:sz w:val="20"/>
              </w:rPr>
            </w:pPr>
          </w:p>
        </w:tc>
        <w:tc>
          <w:tcPr>
            <w:tcW w:w="1204" w:type="dxa"/>
            <w:tcBorders>
              <w:top w:val="double" w:sz="4" w:space="0" w:color="auto"/>
            </w:tcBorders>
            <w:vAlign w:val="bottom"/>
          </w:tcPr>
          <w:p w14:paraId="0E308898" w14:textId="77777777" w:rsidR="00376243" w:rsidRPr="00965185" w:rsidRDefault="00376243" w:rsidP="00376243">
            <w:pPr>
              <w:pStyle w:val="acctfourfigures"/>
              <w:tabs>
                <w:tab w:val="clear" w:pos="765"/>
                <w:tab w:val="decimal" w:pos="1027"/>
              </w:tabs>
              <w:spacing w:line="234" w:lineRule="exact"/>
              <w:ind w:right="-150"/>
              <w:rPr>
                <w:rFonts w:cs="Times New Roman"/>
                <w:sz w:val="20"/>
              </w:rPr>
            </w:pPr>
          </w:p>
        </w:tc>
      </w:tr>
      <w:tr w:rsidR="00376243" w:rsidRPr="00AB5DFA" w14:paraId="688AACC2" w14:textId="77777777" w:rsidTr="00FA1F1E">
        <w:trPr>
          <w:trHeight w:val="236"/>
        </w:trPr>
        <w:tc>
          <w:tcPr>
            <w:tcW w:w="3205" w:type="dxa"/>
            <w:vAlign w:val="bottom"/>
          </w:tcPr>
          <w:p w14:paraId="2ADD8185" w14:textId="1945391A" w:rsidR="00376243" w:rsidRPr="00AB5DFA" w:rsidRDefault="00376243" w:rsidP="00376243">
            <w:pPr>
              <w:pStyle w:val="BodyText"/>
              <w:spacing w:after="0" w:line="234" w:lineRule="exact"/>
              <w:ind w:left="124" w:right="-45" w:hanging="124"/>
              <w:rPr>
                <w:rFonts w:cs="Times New Roman"/>
                <w:b/>
                <w:bCs/>
                <w:i/>
                <w:iCs/>
                <w:sz w:val="20"/>
                <w:lang w:val="en-GB"/>
              </w:rPr>
            </w:pPr>
            <w:r w:rsidRPr="00AB5DFA">
              <w:rPr>
                <w:rFonts w:cs="Times New Roman"/>
                <w:b/>
                <w:bCs/>
                <w:i/>
                <w:iCs/>
                <w:sz w:val="20"/>
                <w:lang w:val="en-GB"/>
              </w:rPr>
              <w:t>Undrawn loan commitments</w:t>
            </w:r>
            <w:r w:rsidR="00310B64">
              <w:rPr>
                <w:rFonts w:cs="Times New Roman"/>
                <w:b/>
                <w:bCs/>
                <w:i/>
                <w:iCs/>
                <w:sz w:val="20"/>
                <w:lang w:val="en-GB"/>
              </w:rPr>
              <w:t xml:space="preserve"> and financial </w:t>
            </w:r>
            <w:r w:rsidR="00700DE4">
              <w:rPr>
                <w:rFonts w:cs="Times New Roman"/>
                <w:b/>
                <w:bCs/>
                <w:i/>
                <w:iCs/>
                <w:sz w:val="20"/>
                <w:lang w:val="en-GB"/>
              </w:rPr>
              <w:t>guarantee contracts</w:t>
            </w:r>
          </w:p>
        </w:tc>
        <w:tc>
          <w:tcPr>
            <w:tcW w:w="1378" w:type="dxa"/>
            <w:vAlign w:val="bottom"/>
          </w:tcPr>
          <w:p w14:paraId="0EBE9679" w14:textId="77777777" w:rsidR="00376243" w:rsidRPr="00AB5DFA" w:rsidRDefault="00376243" w:rsidP="00376243">
            <w:pPr>
              <w:pStyle w:val="acctfourfigures"/>
              <w:tabs>
                <w:tab w:val="clear" w:pos="765"/>
                <w:tab w:val="decimal" w:pos="1160"/>
              </w:tabs>
              <w:spacing w:line="234" w:lineRule="exact"/>
              <w:ind w:right="-150"/>
              <w:rPr>
                <w:rFonts w:cs="Times New Roman"/>
                <w:sz w:val="20"/>
              </w:rPr>
            </w:pPr>
          </w:p>
        </w:tc>
        <w:tc>
          <w:tcPr>
            <w:tcW w:w="236" w:type="dxa"/>
            <w:vAlign w:val="bottom"/>
          </w:tcPr>
          <w:p w14:paraId="409F5A8D" w14:textId="77777777" w:rsidR="00376243" w:rsidRPr="00AB5DFA" w:rsidRDefault="00376243" w:rsidP="00376243">
            <w:pPr>
              <w:spacing w:line="234" w:lineRule="exact"/>
              <w:rPr>
                <w:rFonts w:cs="Times New Roman"/>
                <w:sz w:val="20"/>
              </w:rPr>
            </w:pPr>
          </w:p>
        </w:tc>
        <w:tc>
          <w:tcPr>
            <w:tcW w:w="1325" w:type="dxa"/>
            <w:vAlign w:val="bottom"/>
          </w:tcPr>
          <w:p w14:paraId="3C61AEB6" w14:textId="77777777" w:rsidR="00376243" w:rsidRPr="00AB5DFA" w:rsidRDefault="00376243" w:rsidP="00376243">
            <w:pPr>
              <w:pStyle w:val="acctfourfigures"/>
              <w:tabs>
                <w:tab w:val="clear" w:pos="765"/>
                <w:tab w:val="decimal" w:pos="1104"/>
              </w:tabs>
              <w:spacing w:line="234" w:lineRule="exact"/>
              <w:ind w:right="-266"/>
              <w:rPr>
                <w:rFonts w:cs="Times New Roman"/>
                <w:sz w:val="20"/>
              </w:rPr>
            </w:pPr>
          </w:p>
        </w:tc>
        <w:tc>
          <w:tcPr>
            <w:tcW w:w="236" w:type="dxa"/>
            <w:vAlign w:val="bottom"/>
          </w:tcPr>
          <w:p w14:paraId="0A784DA5" w14:textId="77777777" w:rsidR="00376243" w:rsidRPr="00AB5DFA" w:rsidRDefault="00376243" w:rsidP="00376243">
            <w:pPr>
              <w:spacing w:line="234" w:lineRule="exact"/>
              <w:rPr>
                <w:rFonts w:cs="Times New Roman"/>
                <w:sz w:val="20"/>
              </w:rPr>
            </w:pPr>
          </w:p>
        </w:tc>
        <w:tc>
          <w:tcPr>
            <w:tcW w:w="1360" w:type="dxa"/>
            <w:vAlign w:val="bottom"/>
          </w:tcPr>
          <w:p w14:paraId="44475808" w14:textId="77777777" w:rsidR="00376243" w:rsidRPr="00AB5DFA" w:rsidRDefault="00376243" w:rsidP="00376243">
            <w:pPr>
              <w:pStyle w:val="acctfourfigures"/>
              <w:tabs>
                <w:tab w:val="clear" w:pos="765"/>
                <w:tab w:val="decimal" w:pos="1056"/>
              </w:tabs>
              <w:spacing w:line="234" w:lineRule="exact"/>
              <w:ind w:right="-150"/>
              <w:rPr>
                <w:rFonts w:cs="Times New Roman"/>
                <w:sz w:val="20"/>
                <w:lang w:bidi="th-TH"/>
              </w:rPr>
            </w:pPr>
          </w:p>
        </w:tc>
        <w:tc>
          <w:tcPr>
            <w:tcW w:w="236" w:type="dxa"/>
            <w:vAlign w:val="bottom"/>
          </w:tcPr>
          <w:p w14:paraId="00090161" w14:textId="77777777" w:rsidR="00376243" w:rsidRPr="00AB5DFA" w:rsidRDefault="00376243" w:rsidP="00376243">
            <w:pPr>
              <w:tabs>
                <w:tab w:val="decimal" w:pos="1059"/>
              </w:tabs>
              <w:spacing w:line="234" w:lineRule="exact"/>
              <w:ind w:left="-93" w:right="-268"/>
              <w:rPr>
                <w:rFonts w:cs="Times New Roman"/>
                <w:sz w:val="20"/>
              </w:rPr>
            </w:pPr>
          </w:p>
        </w:tc>
        <w:tc>
          <w:tcPr>
            <w:tcW w:w="1204" w:type="dxa"/>
            <w:vAlign w:val="bottom"/>
          </w:tcPr>
          <w:p w14:paraId="74868AE0" w14:textId="77777777" w:rsidR="00376243" w:rsidRPr="00AB5DFA" w:rsidRDefault="00376243" w:rsidP="00376243">
            <w:pPr>
              <w:pStyle w:val="acctfourfigures"/>
              <w:tabs>
                <w:tab w:val="clear" w:pos="765"/>
                <w:tab w:val="decimal" w:pos="1027"/>
              </w:tabs>
              <w:spacing w:line="234" w:lineRule="exact"/>
              <w:ind w:right="-150"/>
              <w:rPr>
                <w:rFonts w:cs="Times New Roman"/>
                <w:sz w:val="20"/>
              </w:rPr>
            </w:pPr>
          </w:p>
        </w:tc>
      </w:tr>
      <w:tr w:rsidR="00376243" w:rsidRPr="000C4AFB" w14:paraId="7ADDA262" w14:textId="77777777" w:rsidTr="00FA1F1E">
        <w:trPr>
          <w:trHeight w:val="242"/>
        </w:trPr>
        <w:tc>
          <w:tcPr>
            <w:tcW w:w="3205" w:type="dxa"/>
            <w:vAlign w:val="bottom"/>
          </w:tcPr>
          <w:p w14:paraId="2B127FFF" w14:textId="731CF49D" w:rsidR="00376243" w:rsidRPr="00AB5DFA" w:rsidRDefault="00376243" w:rsidP="00376243">
            <w:pPr>
              <w:pStyle w:val="BodyText"/>
              <w:spacing w:after="0" w:line="234" w:lineRule="exact"/>
              <w:ind w:right="-45"/>
              <w:rPr>
                <w:rFonts w:cs="Times New Roman"/>
                <w:sz w:val="20"/>
                <w:lang w:val="en-GB"/>
              </w:rPr>
            </w:pPr>
            <w:r w:rsidRPr="00AB5DFA">
              <w:rPr>
                <w:rFonts w:cs="Times New Roman"/>
                <w:sz w:val="20"/>
                <w:lang w:val="en-GB"/>
              </w:rPr>
              <w:t>At 1 January 202</w:t>
            </w:r>
            <w:r>
              <w:rPr>
                <w:rFonts w:cs="Times New Roman"/>
                <w:sz w:val="20"/>
                <w:lang w:val="en-GB"/>
              </w:rPr>
              <w:t>4</w:t>
            </w:r>
          </w:p>
        </w:tc>
        <w:tc>
          <w:tcPr>
            <w:tcW w:w="1378" w:type="dxa"/>
            <w:vAlign w:val="bottom"/>
          </w:tcPr>
          <w:p w14:paraId="7FC5143A" w14:textId="1F449ECC" w:rsidR="00376243" w:rsidRPr="00437852" w:rsidRDefault="00376243" w:rsidP="00376243">
            <w:pPr>
              <w:pStyle w:val="acctfourfigures"/>
              <w:tabs>
                <w:tab w:val="clear" w:pos="765"/>
                <w:tab w:val="decimal" w:pos="1160"/>
              </w:tabs>
              <w:spacing w:line="234" w:lineRule="exact"/>
              <w:ind w:right="-150"/>
              <w:rPr>
                <w:rFonts w:cs="Times New Roman"/>
                <w:sz w:val="20"/>
              </w:rPr>
            </w:pPr>
            <w:r w:rsidRPr="00437852">
              <w:rPr>
                <w:rFonts w:cs="Times New Roman"/>
                <w:sz w:val="20"/>
              </w:rPr>
              <w:t>1,726</w:t>
            </w:r>
          </w:p>
        </w:tc>
        <w:tc>
          <w:tcPr>
            <w:tcW w:w="236" w:type="dxa"/>
            <w:vAlign w:val="bottom"/>
          </w:tcPr>
          <w:p w14:paraId="46A5F6EC" w14:textId="77777777" w:rsidR="00376243" w:rsidRPr="00437852" w:rsidRDefault="00376243" w:rsidP="00376243">
            <w:pPr>
              <w:pStyle w:val="acctfourfigures"/>
              <w:tabs>
                <w:tab w:val="clear" w:pos="765"/>
                <w:tab w:val="decimal" w:pos="1247"/>
              </w:tabs>
              <w:spacing w:line="234" w:lineRule="exact"/>
              <w:ind w:left="-79" w:right="-78"/>
              <w:rPr>
                <w:rFonts w:cs="Times New Roman"/>
                <w:sz w:val="20"/>
              </w:rPr>
            </w:pPr>
          </w:p>
        </w:tc>
        <w:tc>
          <w:tcPr>
            <w:tcW w:w="1325" w:type="dxa"/>
            <w:vAlign w:val="bottom"/>
          </w:tcPr>
          <w:p w14:paraId="67FE8D54" w14:textId="027093B0" w:rsidR="00376243" w:rsidRPr="00437852" w:rsidRDefault="00376243" w:rsidP="00376243">
            <w:pPr>
              <w:pStyle w:val="acctfourfigures"/>
              <w:tabs>
                <w:tab w:val="clear" w:pos="765"/>
                <w:tab w:val="decimal" w:pos="1104"/>
              </w:tabs>
              <w:spacing w:line="234" w:lineRule="exact"/>
              <w:ind w:right="-266"/>
              <w:rPr>
                <w:rFonts w:cs="Times New Roman"/>
                <w:sz w:val="20"/>
              </w:rPr>
            </w:pPr>
            <w:r w:rsidRPr="00437852">
              <w:rPr>
                <w:rFonts w:cs="Times New Roman"/>
                <w:sz w:val="20"/>
              </w:rPr>
              <w:t>120</w:t>
            </w:r>
          </w:p>
        </w:tc>
        <w:tc>
          <w:tcPr>
            <w:tcW w:w="236" w:type="dxa"/>
            <w:vAlign w:val="bottom"/>
          </w:tcPr>
          <w:p w14:paraId="2B80C84D" w14:textId="77777777" w:rsidR="00376243" w:rsidRPr="00437852" w:rsidRDefault="00376243" w:rsidP="00376243">
            <w:pPr>
              <w:pStyle w:val="acctfourfigures"/>
              <w:tabs>
                <w:tab w:val="clear" w:pos="765"/>
                <w:tab w:val="decimal" w:pos="1247"/>
              </w:tabs>
              <w:spacing w:line="234" w:lineRule="exact"/>
              <w:ind w:left="-79" w:right="-78"/>
              <w:rPr>
                <w:rFonts w:cs="Times New Roman"/>
                <w:sz w:val="20"/>
              </w:rPr>
            </w:pPr>
          </w:p>
        </w:tc>
        <w:tc>
          <w:tcPr>
            <w:tcW w:w="1360" w:type="dxa"/>
            <w:vAlign w:val="bottom"/>
          </w:tcPr>
          <w:p w14:paraId="06910453" w14:textId="787E2C84" w:rsidR="00376243" w:rsidRPr="00437852" w:rsidRDefault="00376243" w:rsidP="00376243">
            <w:pPr>
              <w:pStyle w:val="acctfourfigures"/>
              <w:tabs>
                <w:tab w:val="clear" w:pos="765"/>
                <w:tab w:val="decimal" w:pos="1056"/>
              </w:tabs>
              <w:spacing w:line="234" w:lineRule="exact"/>
              <w:ind w:right="-150"/>
              <w:rPr>
                <w:rFonts w:cs="Times New Roman"/>
                <w:sz w:val="20"/>
                <w:lang w:bidi="th-TH"/>
              </w:rPr>
            </w:pPr>
            <w:r w:rsidRPr="00437852">
              <w:rPr>
                <w:rFonts w:cs="Times New Roman"/>
                <w:sz w:val="20"/>
                <w:lang w:bidi="th-TH"/>
              </w:rPr>
              <w:t>10</w:t>
            </w:r>
          </w:p>
        </w:tc>
        <w:tc>
          <w:tcPr>
            <w:tcW w:w="236" w:type="dxa"/>
            <w:vAlign w:val="bottom"/>
          </w:tcPr>
          <w:p w14:paraId="045F892C" w14:textId="77777777" w:rsidR="00376243" w:rsidRPr="00437852" w:rsidRDefault="00376243" w:rsidP="00376243">
            <w:pPr>
              <w:pStyle w:val="acctfourfigures"/>
              <w:tabs>
                <w:tab w:val="clear" w:pos="765"/>
                <w:tab w:val="decimal" w:pos="1247"/>
              </w:tabs>
              <w:spacing w:line="234" w:lineRule="exact"/>
              <w:ind w:left="-79" w:right="-78"/>
              <w:rPr>
                <w:rFonts w:cs="Times New Roman"/>
                <w:sz w:val="20"/>
              </w:rPr>
            </w:pPr>
          </w:p>
        </w:tc>
        <w:tc>
          <w:tcPr>
            <w:tcW w:w="1204" w:type="dxa"/>
            <w:vAlign w:val="bottom"/>
          </w:tcPr>
          <w:p w14:paraId="601E061E" w14:textId="685D8E1B" w:rsidR="00376243" w:rsidRPr="00437852" w:rsidRDefault="00376243" w:rsidP="00376243">
            <w:pPr>
              <w:pStyle w:val="acctfourfigures"/>
              <w:tabs>
                <w:tab w:val="clear" w:pos="765"/>
                <w:tab w:val="decimal" w:pos="1027"/>
              </w:tabs>
              <w:spacing w:line="234" w:lineRule="exact"/>
              <w:ind w:right="-150"/>
              <w:rPr>
                <w:rFonts w:cs="Times New Roman"/>
                <w:sz w:val="20"/>
              </w:rPr>
            </w:pPr>
            <w:r w:rsidRPr="00437852">
              <w:rPr>
                <w:rFonts w:cs="Times New Roman"/>
                <w:sz w:val="20"/>
              </w:rPr>
              <w:t>1,856</w:t>
            </w:r>
          </w:p>
        </w:tc>
      </w:tr>
      <w:tr w:rsidR="00376243" w:rsidRPr="00AB5DFA" w14:paraId="25F6E6E2" w14:textId="77777777" w:rsidTr="00FA1F1E">
        <w:trPr>
          <w:trHeight w:val="251"/>
        </w:trPr>
        <w:tc>
          <w:tcPr>
            <w:tcW w:w="3205" w:type="dxa"/>
            <w:vAlign w:val="bottom"/>
          </w:tcPr>
          <w:p w14:paraId="23AB829D" w14:textId="77777777" w:rsidR="00376243" w:rsidRPr="00AB5DFA" w:rsidRDefault="00376243" w:rsidP="00376243">
            <w:pPr>
              <w:pStyle w:val="BodyText"/>
              <w:spacing w:after="0" w:line="234" w:lineRule="exact"/>
              <w:ind w:right="-45"/>
              <w:rPr>
                <w:rFonts w:cs="Times New Roman"/>
                <w:sz w:val="20"/>
                <w:lang w:val="en-GB"/>
              </w:rPr>
            </w:pPr>
            <w:r w:rsidRPr="00AB5DFA">
              <w:rPr>
                <w:rFonts w:cs="Times New Roman"/>
                <w:sz w:val="20"/>
                <w:lang w:val="en-GB"/>
              </w:rPr>
              <w:t>Change from stage reclassification</w:t>
            </w:r>
          </w:p>
        </w:tc>
        <w:tc>
          <w:tcPr>
            <w:tcW w:w="1378" w:type="dxa"/>
            <w:vAlign w:val="bottom"/>
          </w:tcPr>
          <w:p w14:paraId="05BE8200" w14:textId="0BD4B857" w:rsidR="00376243" w:rsidRPr="00AB5DFA" w:rsidRDefault="00376243" w:rsidP="00376243">
            <w:pPr>
              <w:pStyle w:val="acctfourfigures"/>
              <w:tabs>
                <w:tab w:val="clear" w:pos="765"/>
                <w:tab w:val="decimal" w:pos="1160"/>
              </w:tabs>
              <w:spacing w:line="234" w:lineRule="exact"/>
              <w:ind w:right="-150"/>
              <w:rPr>
                <w:rFonts w:cs="Times New Roman"/>
                <w:sz w:val="20"/>
              </w:rPr>
            </w:pPr>
            <w:r w:rsidRPr="004A60A1">
              <w:rPr>
                <w:rFonts w:cs="Times New Roman"/>
                <w:sz w:val="20"/>
              </w:rPr>
              <w:t>(65)</w:t>
            </w:r>
          </w:p>
        </w:tc>
        <w:tc>
          <w:tcPr>
            <w:tcW w:w="236" w:type="dxa"/>
            <w:vAlign w:val="bottom"/>
          </w:tcPr>
          <w:p w14:paraId="788DFFFB" w14:textId="77777777" w:rsidR="00376243" w:rsidRPr="00AB5DFA" w:rsidRDefault="00376243" w:rsidP="00376243">
            <w:pPr>
              <w:pStyle w:val="acctfourfigures"/>
              <w:tabs>
                <w:tab w:val="clear" w:pos="765"/>
                <w:tab w:val="decimal" w:pos="1247"/>
              </w:tabs>
              <w:spacing w:line="234" w:lineRule="exact"/>
              <w:ind w:left="-79" w:right="-78"/>
              <w:rPr>
                <w:rFonts w:cs="Times New Roman"/>
                <w:sz w:val="20"/>
              </w:rPr>
            </w:pPr>
          </w:p>
        </w:tc>
        <w:tc>
          <w:tcPr>
            <w:tcW w:w="1325" w:type="dxa"/>
            <w:vAlign w:val="bottom"/>
          </w:tcPr>
          <w:p w14:paraId="7AA2330C" w14:textId="646AF741" w:rsidR="00376243" w:rsidRPr="00AB5DFA" w:rsidRDefault="00376243" w:rsidP="00376243">
            <w:pPr>
              <w:pStyle w:val="acctfourfigures"/>
              <w:tabs>
                <w:tab w:val="clear" w:pos="765"/>
                <w:tab w:val="decimal" w:pos="1104"/>
              </w:tabs>
              <w:spacing w:line="234" w:lineRule="exact"/>
              <w:ind w:right="-266"/>
              <w:rPr>
                <w:rFonts w:cs="Times New Roman"/>
                <w:sz w:val="20"/>
              </w:rPr>
            </w:pPr>
            <w:r w:rsidRPr="004A60A1">
              <w:rPr>
                <w:rFonts w:cs="Times New Roman"/>
                <w:sz w:val="20"/>
              </w:rPr>
              <w:t>(77)</w:t>
            </w:r>
          </w:p>
        </w:tc>
        <w:tc>
          <w:tcPr>
            <w:tcW w:w="236" w:type="dxa"/>
            <w:vAlign w:val="bottom"/>
          </w:tcPr>
          <w:p w14:paraId="3B8D3EBB" w14:textId="77777777" w:rsidR="00376243" w:rsidRPr="00AB5DFA" w:rsidRDefault="00376243" w:rsidP="00376243">
            <w:pPr>
              <w:pStyle w:val="acctfourfigures"/>
              <w:tabs>
                <w:tab w:val="clear" w:pos="765"/>
                <w:tab w:val="decimal" w:pos="1247"/>
              </w:tabs>
              <w:spacing w:line="234" w:lineRule="exact"/>
              <w:ind w:left="-79" w:right="-78"/>
              <w:rPr>
                <w:rFonts w:cs="Times New Roman"/>
                <w:sz w:val="20"/>
              </w:rPr>
            </w:pPr>
          </w:p>
        </w:tc>
        <w:tc>
          <w:tcPr>
            <w:tcW w:w="1360" w:type="dxa"/>
            <w:vAlign w:val="bottom"/>
          </w:tcPr>
          <w:p w14:paraId="34AC7103" w14:textId="6B8EBEB3" w:rsidR="00376243" w:rsidRPr="00AB5DFA" w:rsidRDefault="00376243" w:rsidP="00376243">
            <w:pPr>
              <w:pStyle w:val="acctfourfigures"/>
              <w:tabs>
                <w:tab w:val="clear" w:pos="765"/>
                <w:tab w:val="decimal" w:pos="1056"/>
              </w:tabs>
              <w:spacing w:line="234" w:lineRule="exact"/>
              <w:ind w:right="-150"/>
              <w:rPr>
                <w:rFonts w:cs="Times New Roman"/>
                <w:sz w:val="20"/>
                <w:lang w:bidi="th-TH"/>
              </w:rPr>
            </w:pPr>
            <w:r w:rsidRPr="004A60A1">
              <w:rPr>
                <w:rFonts w:cs="Times New Roman"/>
                <w:sz w:val="20"/>
                <w:lang w:bidi="th-TH"/>
              </w:rPr>
              <w:t>142</w:t>
            </w:r>
          </w:p>
        </w:tc>
        <w:tc>
          <w:tcPr>
            <w:tcW w:w="236" w:type="dxa"/>
            <w:vAlign w:val="bottom"/>
          </w:tcPr>
          <w:p w14:paraId="56785B34" w14:textId="77777777" w:rsidR="00376243" w:rsidRPr="00AB5DFA" w:rsidRDefault="00376243" w:rsidP="00376243">
            <w:pPr>
              <w:pStyle w:val="acctfourfigures"/>
              <w:tabs>
                <w:tab w:val="clear" w:pos="765"/>
                <w:tab w:val="decimal" w:pos="1247"/>
              </w:tabs>
              <w:spacing w:line="234" w:lineRule="exact"/>
              <w:ind w:left="-79" w:right="-78"/>
              <w:rPr>
                <w:rFonts w:cs="Times New Roman"/>
                <w:sz w:val="20"/>
              </w:rPr>
            </w:pPr>
          </w:p>
        </w:tc>
        <w:tc>
          <w:tcPr>
            <w:tcW w:w="1204" w:type="dxa"/>
            <w:vAlign w:val="bottom"/>
          </w:tcPr>
          <w:p w14:paraId="624FAEEF" w14:textId="76C01AA1" w:rsidR="00376243" w:rsidRPr="00AB5DFA" w:rsidRDefault="00376243" w:rsidP="00376243">
            <w:pPr>
              <w:pStyle w:val="acctfourfigures"/>
              <w:tabs>
                <w:tab w:val="clear" w:pos="765"/>
                <w:tab w:val="decimal" w:pos="1027"/>
              </w:tabs>
              <w:spacing w:line="234" w:lineRule="exact"/>
              <w:ind w:right="-150"/>
              <w:rPr>
                <w:rFonts w:cs="Times New Roman"/>
                <w:sz w:val="20"/>
              </w:rPr>
            </w:pPr>
            <w:r>
              <w:rPr>
                <w:rFonts w:cstheme="minorBidi" w:hint="cs"/>
                <w:sz w:val="20"/>
                <w:szCs w:val="25"/>
                <w:cs/>
                <w:lang w:bidi="th-TH"/>
              </w:rPr>
              <w:t>-</w:t>
            </w:r>
          </w:p>
        </w:tc>
      </w:tr>
      <w:tr w:rsidR="00376243" w:rsidRPr="00AB5DFA" w14:paraId="716C9358" w14:textId="77777777" w:rsidTr="00FA1F1E">
        <w:trPr>
          <w:trHeight w:val="251"/>
        </w:trPr>
        <w:tc>
          <w:tcPr>
            <w:tcW w:w="3205" w:type="dxa"/>
            <w:vAlign w:val="bottom"/>
          </w:tcPr>
          <w:p w14:paraId="0C0440B3" w14:textId="77777777" w:rsidR="00376243" w:rsidRPr="00AB5DFA" w:rsidRDefault="00376243" w:rsidP="00376243">
            <w:pPr>
              <w:pStyle w:val="BodyText"/>
              <w:spacing w:after="0" w:line="234" w:lineRule="exact"/>
              <w:ind w:right="-45"/>
              <w:rPr>
                <w:rFonts w:cs="Times New Roman"/>
                <w:sz w:val="20"/>
                <w:lang w:val="en-GB"/>
              </w:rPr>
            </w:pPr>
            <w:r w:rsidRPr="00AB5DFA">
              <w:rPr>
                <w:rFonts w:cs="Times New Roman"/>
                <w:sz w:val="20"/>
                <w:lang w:val="en-GB"/>
              </w:rPr>
              <w:t xml:space="preserve">Change from remeasurement of ECL </w:t>
            </w:r>
          </w:p>
        </w:tc>
        <w:tc>
          <w:tcPr>
            <w:tcW w:w="1378" w:type="dxa"/>
            <w:vAlign w:val="bottom"/>
          </w:tcPr>
          <w:p w14:paraId="1A32C947" w14:textId="6F480F2F" w:rsidR="00376243" w:rsidRPr="00AB5DFA" w:rsidRDefault="00376243" w:rsidP="00376243">
            <w:pPr>
              <w:pStyle w:val="acctfourfigures"/>
              <w:tabs>
                <w:tab w:val="clear" w:pos="765"/>
                <w:tab w:val="decimal" w:pos="1160"/>
              </w:tabs>
              <w:spacing w:line="234" w:lineRule="exact"/>
              <w:ind w:right="-150"/>
              <w:rPr>
                <w:rFonts w:cs="Times New Roman"/>
                <w:sz w:val="20"/>
              </w:rPr>
            </w:pPr>
            <w:r w:rsidRPr="004A60A1">
              <w:rPr>
                <w:rFonts w:cs="Times New Roman"/>
                <w:sz w:val="20"/>
              </w:rPr>
              <w:t>(844)</w:t>
            </w:r>
          </w:p>
        </w:tc>
        <w:tc>
          <w:tcPr>
            <w:tcW w:w="236" w:type="dxa"/>
            <w:vAlign w:val="bottom"/>
          </w:tcPr>
          <w:p w14:paraId="29606FC0" w14:textId="77777777" w:rsidR="00376243" w:rsidRPr="00AB5DFA" w:rsidRDefault="00376243" w:rsidP="00376243">
            <w:pPr>
              <w:pStyle w:val="acctfourfigures"/>
              <w:tabs>
                <w:tab w:val="clear" w:pos="765"/>
                <w:tab w:val="decimal" w:pos="1247"/>
              </w:tabs>
              <w:spacing w:line="234" w:lineRule="exact"/>
              <w:ind w:left="-79" w:right="-78"/>
              <w:rPr>
                <w:rFonts w:cs="Times New Roman"/>
                <w:sz w:val="20"/>
              </w:rPr>
            </w:pPr>
          </w:p>
        </w:tc>
        <w:tc>
          <w:tcPr>
            <w:tcW w:w="1325" w:type="dxa"/>
            <w:vAlign w:val="bottom"/>
          </w:tcPr>
          <w:p w14:paraId="73ABF31C" w14:textId="2A109083" w:rsidR="00376243" w:rsidRPr="00AB5DFA" w:rsidRDefault="00376243" w:rsidP="00376243">
            <w:pPr>
              <w:pStyle w:val="acctfourfigures"/>
              <w:tabs>
                <w:tab w:val="clear" w:pos="765"/>
                <w:tab w:val="decimal" w:pos="1104"/>
              </w:tabs>
              <w:spacing w:line="234" w:lineRule="exact"/>
              <w:ind w:right="-266"/>
              <w:rPr>
                <w:rFonts w:cs="Times New Roman"/>
                <w:sz w:val="20"/>
              </w:rPr>
            </w:pPr>
            <w:r w:rsidRPr="004A60A1">
              <w:rPr>
                <w:rFonts w:cs="Times New Roman"/>
                <w:sz w:val="20"/>
              </w:rPr>
              <w:t>115</w:t>
            </w:r>
          </w:p>
        </w:tc>
        <w:tc>
          <w:tcPr>
            <w:tcW w:w="236" w:type="dxa"/>
            <w:vAlign w:val="bottom"/>
          </w:tcPr>
          <w:p w14:paraId="269A7BA0" w14:textId="77777777" w:rsidR="00376243" w:rsidRPr="00AB5DFA" w:rsidRDefault="00376243" w:rsidP="00376243">
            <w:pPr>
              <w:pStyle w:val="acctfourfigures"/>
              <w:tabs>
                <w:tab w:val="clear" w:pos="765"/>
                <w:tab w:val="decimal" w:pos="1247"/>
              </w:tabs>
              <w:spacing w:line="234" w:lineRule="exact"/>
              <w:ind w:left="-79" w:right="-78"/>
              <w:rPr>
                <w:rFonts w:cs="Times New Roman"/>
                <w:sz w:val="20"/>
              </w:rPr>
            </w:pPr>
          </w:p>
        </w:tc>
        <w:tc>
          <w:tcPr>
            <w:tcW w:w="1360" w:type="dxa"/>
            <w:vAlign w:val="bottom"/>
          </w:tcPr>
          <w:p w14:paraId="0F8565BF" w14:textId="7563DBD5" w:rsidR="00376243" w:rsidRPr="00AB5DFA" w:rsidRDefault="00376243" w:rsidP="00376243">
            <w:pPr>
              <w:pStyle w:val="acctfourfigures"/>
              <w:tabs>
                <w:tab w:val="clear" w:pos="765"/>
                <w:tab w:val="decimal" w:pos="1056"/>
              </w:tabs>
              <w:spacing w:line="234" w:lineRule="exact"/>
              <w:ind w:right="-150"/>
              <w:rPr>
                <w:rFonts w:cs="Times New Roman"/>
                <w:sz w:val="20"/>
                <w:lang w:bidi="th-TH"/>
              </w:rPr>
            </w:pPr>
            <w:r w:rsidRPr="004A60A1">
              <w:rPr>
                <w:rFonts w:cs="Times New Roman"/>
                <w:sz w:val="20"/>
                <w:lang w:bidi="th-TH"/>
              </w:rPr>
              <w:t>494</w:t>
            </w:r>
          </w:p>
        </w:tc>
        <w:tc>
          <w:tcPr>
            <w:tcW w:w="236" w:type="dxa"/>
            <w:vAlign w:val="bottom"/>
          </w:tcPr>
          <w:p w14:paraId="0B9D01D8" w14:textId="77777777" w:rsidR="00376243" w:rsidRPr="00AB5DFA" w:rsidRDefault="00376243" w:rsidP="00376243">
            <w:pPr>
              <w:pStyle w:val="acctfourfigures"/>
              <w:tabs>
                <w:tab w:val="clear" w:pos="765"/>
                <w:tab w:val="decimal" w:pos="1247"/>
              </w:tabs>
              <w:spacing w:line="234" w:lineRule="exact"/>
              <w:ind w:left="-79" w:right="-78"/>
              <w:rPr>
                <w:rFonts w:cs="Times New Roman"/>
                <w:sz w:val="20"/>
              </w:rPr>
            </w:pPr>
          </w:p>
        </w:tc>
        <w:tc>
          <w:tcPr>
            <w:tcW w:w="1204" w:type="dxa"/>
            <w:vAlign w:val="bottom"/>
          </w:tcPr>
          <w:p w14:paraId="215C6A73" w14:textId="6F8ECABC" w:rsidR="00376243" w:rsidRPr="00AB5DFA" w:rsidRDefault="00376243" w:rsidP="00376243">
            <w:pPr>
              <w:pStyle w:val="acctfourfigures"/>
              <w:tabs>
                <w:tab w:val="clear" w:pos="765"/>
                <w:tab w:val="decimal" w:pos="1027"/>
              </w:tabs>
              <w:spacing w:line="234" w:lineRule="exact"/>
              <w:ind w:right="-150"/>
              <w:rPr>
                <w:rFonts w:cs="Times New Roman"/>
                <w:sz w:val="20"/>
              </w:rPr>
            </w:pPr>
            <w:r w:rsidRPr="004A60A1">
              <w:rPr>
                <w:rFonts w:cs="Times New Roman"/>
                <w:sz w:val="20"/>
              </w:rPr>
              <w:t>(235)</w:t>
            </w:r>
          </w:p>
        </w:tc>
      </w:tr>
      <w:tr w:rsidR="00376243" w:rsidRPr="00AB5DFA" w14:paraId="3FF46302" w14:textId="77777777" w:rsidTr="00FA1F1E">
        <w:trPr>
          <w:trHeight w:val="251"/>
        </w:trPr>
        <w:tc>
          <w:tcPr>
            <w:tcW w:w="3205" w:type="dxa"/>
            <w:vAlign w:val="bottom"/>
          </w:tcPr>
          <w:p w14:paraId="6D5D8170" w14:textId="77777777" w:rsidR="00376243" w:rsidRPr="00AB5DFA" w:rsidRDefault="00376243" w:rsidP="00376243">
            <w:pPr>
              <w:pStyle w:val="BodyText"/>
              <w:spacing w:after="0" w:line="234" w:lineRule="exact"/>
              <w:ind w:right="-45"/>
              <w:rPr>
                <w:rFonts w:cs="Times New Roman"/>
                <w:sz w:val="20"/>
                <w:lang w:val="en-GB"/>
              </w:rPr>
            </w:pPr>
            <w:r w:rsidRPr="00AB5DFA">
              <w:rPr>
                <w:rFonts w:cs="Times New Roman"/>
                <w:sz w:val="20"/>
                <w:lang w:val="en-GB"/>
              </w:rPr>
              <w:t xml:space="preserve">Purchased or acquired </w:t>
            </w:r>
          </w:p>
        </w:tc>
        <w:tc>
          <w:tcPr>
            <w:tcW w:w="1378" w:type="dxa"/>
            <w:vAlign w:val="bottom"/>
          </w:tcPr>
          <w:p w14:paraId="373BAA3D" w14:textId="4EA7AD24" w:rsidR="00376243" w:rsidRPr="00AB5DFA" w:rsidRDefault="00376243" w:rsidP="00376243">
            <w:pPr>
              <w:pStyle w:val="acctfourfigures"/>
              <w:tabs>
                <w:tab w:val="clear" w:pos="765"/>
                <w:tab w:val="decimal" w:pos="1160"/>
              </w:tabs>
              <w:spacing w:line="234" w:lineRule="exact"/>
              <w:ind w:right="-150"/>
              <w:rPr>
                <w:rFonts w:cs="Times New Roman"/>
                <w:sz w:val="20"/>
              </w:rPr>
            </w:pPr>
            <w:r w:rsidRPr="004A60A1">
              <w:rPr>
                <w:rFonts w:cs="Times New Roman"/>
                <w:sz w:val="20"/>
              </w:rPr>
              <w:t>326</w:t>
            </w:r>
          </w:p>
        </w:tc>
        <w:tc>
          <w:tcPr>
            <w:tcW w:w="236" w:type="dxa"/>
            <w:vAlign w:val="bottom"/>
          </w:tcPr>
          <w:p w14:paraId="06FEA614" w14:textId="77777777" w:rsidR="00376243" w:rsidRPr="00AB5DFA" w:rsidRDefault="00376243" w:rsidP="00376243">
            <w:pPr>
              <w:pStyle w:val="acctfourfigures"/>
              <w:tabs>
                <w:tab w:val="clear" w:pos="765"/>
                <w:tab w:val="decimal" w:pos="1247"/>
              </w:tabs>
              <w:spacing w:line="234" w:lineRule="exact"/>
              <w:ind w:left="-79" w:right="-78"/>
              <w:rPr>
                <w:rFonts w:cs="Times New Roman"/>
                <w:sz w:val="20"/>
              </w:rPr>
            </w:pPr>
          </w:p>
        </w:tc>
        <w:tc>
          <w:tcPr>
            <w:tcW w:w="1325" w:type="dxa"/>
            <w:vAlign w:val="bottom"/>
          </w:tcPr>
          <w:p w14:paraId="7235FE6A" w14:textId="43CF1647" w:rsidR="00376243" w:rsidRPr="00AB5DFA" w:rsidRDefault="00376243" w:rsidP="00376243">
            <w:pPr>
              <w:pStyle w:val="acctfourfigures"/>
              <w:tabs>
                <w:tab w:val="clear" w:pos="765"/>
                <w:tab w:val="decimal" w:pos="1104"/>
              </w:tabs>
              <w:spacing w:line="234" w:lineRule="exact"/>
              <w:ind w:right="-266"/>
              <w:rPr>
                <w:rFonts w:cs="Times New Roman"/>
                <w:sz w:val="20"/>
              </w:rPr>
            </w:pPr>
            <w:r w:rsidRPr="004A60A1">
              <w:rPr>
                <w:rFonts w:cs="Times New Roman"/>
                <w:sz w:val="20"/>
              </w:rPr>
              <w:t>16</w:t>
            </w:r>
          </w:p>
        </w:tc>
        <w:tc>
          <w:tcPr>
            <w:tcW w:w="236" w:type="dxa"/>
            <w:vAlign w:val="bottom"/>
          </w:tcPr>
          <w:p w14:paraId="1C6E2EB5" w14:textId="77777777" w:rsidR="00376243" w:rsidRPr="00AB5DFA" w:rsidRDefault="00376243" w:rsidP="00376243">
            <w:pPr>
              <w:pStyle w:val="acctfourfigures"/>
              <w:tabs>
                <w:tab w:val="clear" w:pos="765"/>
                <w:tab w:val="decimal" w:pos="1247"/>
              </w:tabs>
              <w:spacing w:line="234" w:lineRule="exact"/>
              <w:ind w:left="-79" w:right="-78"/>
              <w:rPr>
                <w:rFonts w:cs="Times New Roman"/>
                <w:sz w:val="20"/>
              </w:rPr>
            </w:pPr>
          </w:p>
        </w:tc>
        <w:tc>
          <w:tcPr>
            <w:tcW w:w="1360" w:type="dxa"/>
            <w:vAlign w:val="bottom"/>
          </w:tcPr>
          <w:p w14:paraId="4A029585" w14:textId="7AD81E99" w:rsidR="00376243" w:rsidRPr="00AB5DFA" w:rsidRDefault="00376243" w:rsidP="00376243">
            <w:pPr>
              <w:pStyle w:val="acctfourfigures"/>
              <w:tabs>
                <w:tab w:val="clear" w:pos="765"/>
                <w:tab w:val="decimal" w:pos="1056"/>
              </w:tabs>
              <w:spacing w:line="234" w:lineRule="exact"/>
              <w:ind w:right="-150"/>
              <w:rPr>
                <w:rFonts w:cs="Times New Roman"/>
                <w:sz w:val="20"/>
                <w:lang w:bidi="th-TH"/>
              </w:rPr>
            </w:pPr>
            <w:r w:rsidRPr="004A60A1">
              <w:rPr>
                <w:rFonts w:cs="Times New Roman" w:hint="cs"/>
                <w:sz w:val="20"/>
                <w:cs/>
                <w:lang w:bidi="th-TH"/>
              </w:rPr>
              <w:t>-</w:t>
            </w:r>
          </w:p>
        </w:tc>
        <w:tc>
          <w:tcPr>
            <w:tcW w:w="236" w:type="dxa"/>
            <w:vAlign w:val="bottom"/>
          </w:tcPr>
          <w:p w14:paraId="602ED8E5" w14:textId="77777777" w:rsidR="00376243" w:rsidRPr="00AB5DFA" w:rsidRDefault="00376243" w:rsidP="00376243">
            <w:pPr>
              <w:pStyle w:val="acctfourfigures"/>
              <w:tabs>
                <w:tab w:val="clear" w:pos="765"/>
                <w:tab w:val="decimal" w:pos="1247"/>
              </w:tabs>
              <w:spacing w:line="234" w:lineRule="exact"/>
              <w:ind w:left="-79" w:right="-78"/>
              <w:rPr>
                <w:rFonts w:cs="Times New Roman"/>
                <w:sz w:val="20"/>
              </w:rPr>
            </w:pPr>
          </w:p>
        </w:tc>
        <w:tc>
          <w:tcPr>
            <w:tcW w:w="1204" w:type="dxa"/>
            <w:vAlign w:val="bottom"/>
          </w:tcPr>
          <w:p w14:paraId="0043B145" w14:textId="2DCEB3B4" w:rsidR="00376243" w:rsidRPr="00AB5DFA" w:rsidRDefault="00376243" w:rsidP="00376243">
            <w:pPr>
              <w:pStyle w:val="acctfourfigures"/>
              <w:tabs>
                <w:tab w:val="clear" w:pos="765"/>
                <w:tab w:val="decimal" w:pos="1027"/>
              </w:tabs>
              <w:spacing w:line="234" w:lineRule="exact"/>
              <w:ind w:right="-150"/>
              <w:rPr>
                <w:rFonts w:cs="Times New Roman"/>
                <w:sz w:val="20"/>
              </w:rPr>
            </w:pPr>
            <w:r w:rsidRPr="004A60A1">
              <w:rPr>
                <w:rFonts w:cs="Times New Roman"/>
                <w:sz w:val="20"/>
              </w:rPr>
              <w:t>342</w:t>
            </w:r>
          </w:p>
        </w:tc>
      </w:tr>
      <w:tr w:rsidR="00376243" w:rsidRPr="00BA1CD2" w14:paraId="14BF8186" w14:textId="77777777" w:rsidTr="00FA1F1E">
        <w:trPr>
          <w:trHeight w:val="251"/>
        </w:trPr>
        <w:tc>
          <w:tcPr>
            <w:tcW w:w="3205" w:type="dxa"/>
            <w:vAlign w:val="bottom"/>
          </w:tcPr>
          <w:p w14:paraId="1D870D63" w14:textId="77777777" w:rsidR="00376243" w:rsidRPr="00AB5DFA" w:rsidRDefault="00376243" w:rsidP="00376243">
            <w:pPr>
              <w:pStyle w:val="BodyText"/>
              <w:spacing w:after="0" w:line="234" w:lineRule="exact"/>
              <w:ind w:right="-45"/>
              <w:rPr>
                <w:rFonts w:cs="Times New Roman"/>
                <w:b/>
                <w:bCs/>
                <w:sz w:val="20"/>
                <w:lang w:val="en-GB"/>
              </w:rPr>
            </w:pPr>
            <w:r w:rsidRPr="00AB5DFA">
              <w:rPr>
                <w:rFonts w:cs="Times New Roman"/>
                <w:sz w:val="20"/>
                <w:lang w:val="en-GB"/>
              </w:rPr>
              <w:t xml:space="preserve">Derecognised </w:t>
            </w:r>
          </w:p>
        </w:tc>
        <w:tc>
          <w:tcPr>
            <w:tcW w:w="1378" w:type="dxa"/>
            <w:vAlign w:val="bottom"/>
          </w:tcPr>
          <w:p w14:paraId="61193FAB" w14:textId="7CB6249E" w:rsidR="00376243" w:rsidRPr="00BA1CD2" w:rsidRDefault="00376243" w:rsidP="00376243">
            <w:pPr>
              <w:pStyle w:val="acctfourfigures"/>
              <w:tabs>
                <w:tab w:val="clear" w:pos="765"/>
                <w:tab w:val="decimal" w:pos="1160"/>
              </w:tabs>
              <w:spacing w:line="234" w:lineRule="exact"/>
              <w:ind w:right="-150"/>
              <w:rPr>
                <w:rFonts w:cs="Times New Roman"/>
                <w:sz w:val="20"/>
              </w:rPr>
            </w:pPr>
            <w:r w:rsidRPr="004A60A1">
              <w:rPr>
                <w:rFonts w:cs="Times New Roman"/>
                <w:sz w:val="20"/>
              </w:rPr>
              <w:t>(149)</w:t>
            </w:r>
          </w:p>
        </w:tc>
        <w:tc>
          <w:tcPr>
            <w:tcW w:w="236" w:type="dxa"/>
            <w:vAlign w:val="bottom"/>
          </w:tcPr>
          <w:p w14:paraId="20AC5F83" w14:textId="77777777" w:rsidR="00376243" w:rsidRPr="00AB5DFA" w:rsidRDefault="00376243" w:rsidP="00376243">
            <w:pPr>
              <w:pStyle w:val="acctfourfigures"/>
              <w:tabs>
                <w:tab w:val="clear" w:pos="765"/>
                <w:tab w:val="decimal" w:pos="1247"/>
              </w:tabs>
              <w:spacing w:line="234" w:lineRule="exact"/>
              <w:ind w:left="-79" w:right="-78"/>
              <w:rPr>
                <w:rFonts w:cs="Times New Roman"/>
                <w:sz w:val="20"/>
              </w:rPr>
            </w:pPr>
          </w:p>
        </w:tc>
        <w:tc>
          <w:tcPr>
            <w:tcW w:w="1325" w:type="dxa"/>
            <w:vAlign w:val="bottom"/>
          </w:tcPr>
          <w:p w14:paraId="0FD8D6A5" w14:textId="25B2E59D" w:rsidR="00376243" w:rsidRPr="00BA1CD2" w:rsidRDefault="00376243" w:rsidP="00376243">
            <w:pPr>
              <w:pStyle w:val="acctfourfigures"/>
              <w:tabs>
                <w:tab w:val="clear" w:pos="765"/>
                <w:tab w:val="decimal" w:pos="1104"/>
              </w:tabs>
              <w:spacing w:line="234" w:lineRule="exact"/>
              <w:ind w:right="-266"/>
              <w:rPr>
                <w:rFonts w:cs="Times New Roman"/>
                <w:sz w:val="20"/>
              </w:rPr>
            </w:pPr>
            <w:r w:rsidRPr="00B95516">
              <w:rPr>
                <w:rFonts w:cs="Times New Roman"/>
                <w:sz w:val="20"/>
                <w:cs/>
                <w:lang w:bidi="th-TH"/>
              </w:rPr>
              <w:t>-</w:t>
            </w:r>
          </w:p>
        </w:tc>
        <w:tc>
          <w:tcPr>
            <w:tcW w:w="236" w:type="dxa"/>
            <w:vAlign w:val="bottom"/>
          </w:tcPr>
          <w:p w14:paraId="0CAF384F" w14:textId="77777777" w:rsidR="00376243" w:rsidRPr="00AB5DFA" w:rsidRDefault="00376243" w:rsidP="00376243">
            <w:pPr>
              <w:pStyle w:val="acctfourfigures"/>
              <w:tabs>
                <w:tab w:val="clear" w:pos="765"/>
                <w:tab w:val="decimal" w:pos="1247"/>
              </w:tabs>
              <w:spacing w:line="234" w:lineRule="exact"/>
              <w:ind w:left="-79" w:right="-78"/>
              <w:rPr>
                <w:rFonts w:cs="Times New Roman"/>
                <w:sz w:val="20"/>
              </w:rPr>
            </w:pPr>
          </w:p>
        </w:tc>
        <w:tc>
          <w:tcPr>
            <w:tcW w:w="1360" w:type="dxa"/>
            <w:vAlign w:val="bottom"/>
          </w:tcPr>
          <w:p w14:paraId="390FE34D" w14:textId="606F069F" w:rsidR="00376243" w:rsidRPr="00B95516" w:rsidRDefault="00376243" w:rsidP="00376243">
            <w:pPr>
              <w:pStyle w:val="acctfourfigures"/>
              <w:tabs>
                <w:tab w:val="clear" w:pos="765"/>
                <w:tab w:val="decimal" w:pos="1056"/>
              </w:tabs>
              <w:spacing w:line="234" w:lineRule="exact"/>
              <w:ind w:right="-150"/>
              <w:rPr>
                <w:rFonts w:cs="Times New Roman"/>
                <w:sz w:val="20"/>
                <w:lang w:bidi="th-TH"/>
              </w:rPr>
            </w:pPr>
            <w:r w:rsidRPr="004A60A1">
              <w:rPr>
                <w:rFonts w:cs="Times New Roman" w:hint="cs"/>
                <w:sz w:val="20"/>
                <w:cs/>
                <w:lang w:bidi="th-TH"/>
              </w:rPr>
              <w:t>-</w:t>
            </w:r>
          </w:p>
        </w:tc>
        <w:tc>
          <w:tcPr>
            <w:tcW w:w="236" w:type="dxa"/>
            <w:vAlign w:val="bottom"/>
          </w:tcPr>
          <w:p w14:paraId="318FC815" w14:textId="77777777" w:rsidR="00376243" w:rsidRPr="00AB5DFA" w:rsidRDefault="00376243" w:rsidP="00376243">
            <w:pPr>
              <w:pStyle w:val="acctfourfigures"/>
              <w:tabs>
                <w:tab w:val="clear" w:pos="765"/>
                <w:tab w:val="decimal" w:pos="1247"/>
              </w:tabs>
              <w:spacing w:line="234" w:lineRule="exact"/>
              <w:ind w:left="-79" w:right="-78"/>
              <w:rPr>
                <w:rFonts w:cs="Times New Roman"/>
                <w:sz w:val="20"/>
              </w:rPr>
            </w:pPr>
          </w:p>
        </w:tc>
        <w:tc>
          <w:tcPr>
            <w:tcW w:w="1204" w:type="dxa"/>
            <w:vAlign w:val="bottom"/>
          </w:tcPr>
          <w:p w14:paraId="73FB8F90" w14:textId="1395DF69" w:rsidR="00376243" w:rsidRPr="00BA1CD2" w:rsidRDefault="00376243" w:rsidP="00376243">
            <w:pPr>
              <w:pStyle w:val="acctfourfigures"/>
              <w:tabs>
                <w:tab w:val="clear" w:pos="765"/>
                <w:tab w:val="decimal" w:pos="1027"/>
              </w:tabs>
              <w:spacing w:line="234" w:lineRule="exact"/>
              <w:ind w:right="-150"/>
              <w:rPr>
                <w:rFonts w:cs="Times New Roman"/>
                <w:sz w:val="20"/>
              </w:rPr>
            </w:pPr>
            <w:r w:rsidRPr="004A60A1">
              <w:rPr>
                <w:rFonts w:cs="Times New Roman"/>
                <w:sz w:val="20"/>
              </w:rPr>
              <w:t>(149)</w:t>
            </w:r>
          </w:p>
        </w:tc>
      </w:tr>
      <w:tr w:rsidR="00376243" w:rsidRPr="003164E5" w14:paraId="45C91803" w14:textId="77777777" w:rsidTr="00FA1F1E">
        <w:trPr>
          <w:trHeight w:val="503"/>
        </w:trPr>
        <w:tc>
          <w:tcPr>
            <w:tcW w:w="3205" w:type="dxa"/>
            <w:vAlign w:val="bottom"/>
          </w:tcPr>
          <w:p w14:paraId="11D8AF0D" w14:textId="2B94B13B" w:rsidR="00376243" w:rsidRPr="00D077B6" w:rsidRDefault="00376243" w:rsidP="00376243">
            <w:pPr>
              <w:pStyle w:val="BodyText"/>
              <w:spacing w:after="0" w:line="234" w:lineRule="exact"/>
              <w:ind w:left="254" w:right="-45" w:hanging="254"/>
              <w:rPr>
                <w:rFonts w:cs="Times New Roman"/>
                <w:b/>
                <w:bCs/>
                <w:sz w:val="20"/>
              </w:rPr>
            </w:pPr>
            <w:r w:rsidRPr="00D077B6">
              <w:rPr>
                <w:rFonts w:cs="Times New Roman"/>
                <w:b/>
                <w:bCs/>
                <w:sz w:val="20"/>
              </w:rPr>
              <w:t xml:space="preserve">At 31 </w:t>
            </w:r>
            <w:r w:rsidRPr="00D077B6">
              <w:rPr>
                <w:rFonts w:cs="Times New Roman"/>
                <w:b/>
                <w:bCs/>
                <w:sz w:val="20"/>
                <w:lang w:val="en-GB"/>
              </w:rPr>
              <w:t>December</w:t>
            </w:r>
            <w:r w:rsidRPr="00D077B6">
              <w:rPr>
                <w:rFonts w:cs="Times New Roman"/>
                <w:b/>
                <w:bCs/>
                <w:sz w:val="20"/>
              </w:rPr>
              <w:t xml:space="preserve"> 202</w:t>
            </w:r>
            <w:r>
              <w:rPr>
                <w:rFonts w:cs="Times New Roman"/>
                <w:b/>
                <w:bCs/>
                <w:sz w:val="20"/>
              </w:rPr>
              <w:t>4</w:t>
            </w:r>
            <w:r w:rsidRPr="00D077B6">
              <w:rPr>
                <w:rFonts w:cs="Times New Roman"/>
                <w:b/>
                <w:bCs/>
                <w:sz w:val="20"/>
              </w:rPr>
              <w:t xml:space="preserve"> and </w:t>
            </w:r>
          </w:p>
          <w:p w14:paraId="40C03022" w14:textId="2FCC05C6" w:rsidR="00376243" w:rsidRPr="00AB5DFA" w:rsidRDefault="00376243" w:rsidP="00376243">
            <w:pPr>
              <w:pStyle w:val="BodyText"/>
              <w:tabs>
                <w:tab w:val="left" w:pos="255"/>
              </w:tabs>
              <w:spacing w:after="0" w:line="234" w:lineRule="exact"/>
              <w:ind w:right="-45"/>
              <w:rPr>
                <w:rFonts w:cs="Times New Roman"/>
                <w:sz w:val="20"/>
                <w:lang w:val="en-GB"/>
              </w:rPr>
            </w:pPr>
            <w:r w:rsidRPr="00D077B6">
              <w:rPr>
                <w:rFonts w:cs="Times New Roman"/>
                <w:b/>
                <w:bCs/>
                <w:sz w:val="20"/>
                <w:lang w:val="en-GB"/>
              </w:rPr>
              <w:tab/>
              <w:t>1 January 202</w:t>
            </w:r>
            <w:r>
              <w:rPr>
                <w:rFonts w:cs="Times New Roman"/>
                <w:b/>
                <w:bCs/>
                <w:sz w:val="20"/>
                <w:lang w:val="en-GB"/>
              </w:rPr>
              <w:t>5</w:t>
            </w:r>
          </w:p>
        </w:tc>
        <w:tc>
          <w:tcPr>
            <w:tcW w:w="1378" w:type="dxa"/>
            <w:tcBorders>
              <w:top w:val="single" w:sz="4" w:space="0" w:color="auto"/>
            </w:tcBorders>
            <w:vAlign w:val="bottom"/>
          </w:tcPr>
          <w:p w14:paraId="28035AD9" w14:textId="0533EDB8" w:rsidR="00376243" w:rsidRPr="003164E5" w:rsidRDefault="00376243" w:rsidP="00376243">
            <w:pPr>
              <w:pStyle w:val="acctfourfigures"/>
              <w:tabs>
                <w:tab w:val="clear" w:pos="765"/>
                <w:tab w:val="decimal" w:pos="1160"/>
              </w:tabs>
              <w:spacing w:line="234" w:lineRule="exact"/>
              <w:ind w:right="-150"/>
              <w:rPr>
                <w:rFonts w:cs="Times New Roman"/>
                <w:b/>
                <w:bCs/>
                <w:sz w:val="20"/>
              </w:rPr>
            </w:pPr>
            <w:r w:rsidRPr="004A60A1">
              <w:rPr>
                <w:rFonts w:cs="Times New Roman"/>
                <w:b/>
                <w:bCs/>
                <w:sz w:val="20"/>
              </w:rPr>
              <w:t>994</w:t>
            </w:r>
          </w:p>
        </w:tc>
        <w:tc>
          <w:tcPr>
            <w:tcW w:w="236" w:type="dxa"/>
            <w:vAlign w:val="bottom"/>
          </w:tcPr>
          <w:p w14:paraId="23C11026" w14:textId="77777777" w:rsidR="00376243" w:rsidRPr="003164E5" w:rsidRDefault="00376243" w:rsidP="00376243">
            <w:pPr>
              <w:pStyle w:val="acctfourfigures"/>
              <w:tabs>
                <w:tab w:val="clear" w:pos="765"/>
                <w:tab w:val="decimal" w:pos="1247"/>
              </w:tabs>
              <w:spacing w:line="234" w:lineRule="exact"/>
              <w:ind w:left="-79" w:right="-78"/>
              <w:rPr>
                <w:rFonts w:cs="Times New Roman"/>
                <w:b/>
                <w:bCs/>
                <w:sz w:val="20"/>
              </w:rPr>
            </w:pPr>
          </w:p>
        </w:tc>
        <w:tc>
          <w:tcPr>
            <w:tcW w:w="1325" w:type="dxa"/>
            <w:tcBorders>
              <w:top w:val="single" w:sz="4" w:space="0" w:color="auto"/>
            </w:tcBorders>
            <w:vAlign w:val="bottom"/>
          </w:tcPr>
          <w:p w14:paraId="3A20BAB0" w14:textId="34334F36" w:rsidR="00376243" w:rsidRPr="00E76162" w:rsidRDefault="00376243" w:rsidP="00376243">
            <w:pPr>
              <w:pStyle w:val="acctfourfigures"/>
              <w:tabs>
                <w:tab w:val="clear" w:pos="765"/>
                <w:tab w:val="decimal" w:pos="1104"/>
              </w:tabs>
              <w:spacing w:line="234" w:lineRule="exact"/>
              <w:ind w:right="-266"/>
              <w:rPr>
                <w:rFonts w:cs="Times New Roman"/>
                <w:b/>
                <w:bCs/>
                <w:sz w:val="20"/>
              </w:rPr>
            </w:pPr>
            <w:r w:rsidRPr="00E76162">
              <w:rPr>
                <w:rFonts w:cs="Times New Roman"/>
                <w:b/>
                <w:bCs/>
                <w:sz w:val="20"/>
              </w:rPr>
              <w:t>174</w:t>
            </w:r>
          </w:p>
        </w:tc>
        <w:tc>
          <w:tcPr>
            <w:tcW w:w="236" w:type="dxa"/>
            <w:vAlign w:val="bottom"/>
          </w:tcPr>
          <w:p w14:paraId="14A6BD8B" w14:textId="77777777" w:rsidR="00376243" w:rsidRPr="00E76162" w:rsidRDefault="00376243" w:rsidP="00376243">
            <w:pPr>
              <w:pStyle w:val="acctfourfigures"/>
              <w:tabs>
                <w:tab w:val="clear" w:pos="765"/>
                <w:tab w:val="decimal" w:pos="1247"/>
              </w:tabs>
              <w:spacing w:line="234" w:lineRule="exact"/>
              <w:ind w:left="-79" w:right="-78"/>
              <w:rPr>
                <w:rFonts w:cs="Times New Roman"/>
                <w:b/>
                <w:bCs/>
                <w:sz w:val="20"/>
              </w:rPr>
            </w:pPr>
          </w:p>
        </w:tc>
        <w:tc>
          <w:tcPr>
            <w:tcW w:w="1360" w:type="dxa"/>
            <w:tcBorders>
              <w:top w:val="single" w:sz="4" w:space="0" w:color="auto"/>
            </w:tcBorders>
            <w:vAlign w:val="bottom"/>
          </w:tcPr>
          <w:p w14:paraId="4572DFE5" w14:textId="2F729A44" w:rsidR="00376243" w:rsidRPr="00B95516" w:rsidRDefault="00376243" w:rsidP="00376243">
            <w:pPr>
              <w:pStyle w:val="acctfourfigures"/>
              <w:tabs>
                <w:tab w:val="clear" w:pos="765"/>
                <w:tab w:val="decimal" w:pos="1056"/>
              </w:tabs>
              <w:spacing w:line="234" w:lineRule="exact"/>
              <w:ind w:right="-150"/>
              <w:rPr>
                <w:rFonts w:cs="Times New Roman"/>
                <w:b/>
                <w:bCs/>
                <w:sz w:val="20"/>
                <w:lang w:bidi="th-TH"/>
              </w:rPr>
            </w:pPr>
            <w:r w:rsidRPr="00B95516">
              <w:rPr>
                <w:rFonts w:cs="Times New Roman"/>
                <w:b/>
                <w:bCs/>
                <w:sz w:val="20"/>
                <w:lang w:bidi="th-TH"/>
              </w:rPr>
              <w:t>646</w:t>
            </w:r>
          </w:p>
        </w:tc>
        <w:tc>
          <w:tcPr>
            <w:tcW w:w="236" w:type="dxa"/>
            <w:vAlign w:val="bottom"/>
          </w:tcPr>
          <w:p w14:paraId="630427F6" w14:textId="77777777" w:rsidR="00376243" w:rsidRPr="003164E5" w:rsidRDefault="00376243" w:rsidP="00376243">
            <w:pPr>
              <w:pStyle w:val="acctfourfigures"/>
              <w:tabs>
                <w:tab w:val="clear" w:pos="765"/>
                <w:tab w:val="decimal" w:pos="1247"/>
              </w:tabs>
              <w:spacing w:line="234" w:lineRule="exact"/>
              <w:ind w:left="-79" w:right="-78"/>
              <w:rPr>
                <w:rFonts w:cs="Times New Roman"/>
                <w:b/>
                <w:bCs/>
                <w:sz w:val="20"/>
              </w:rPr>
            </w:pPr>
          </w:p>
        </w:tc>
        <w:tc>
          <w:tcPr>
            <w:tcW w:w="1204" w:type="dxa"/>
            <w:tcBorders>
              <w:top w:val="single" w:sz="4" w:space="0" w:color="auto"/>
            </w:tcBorders>
            <w:vAlign w:val="bottom"/>
          </w:tcPr>
          <w:p w14:paraId="317DE50E" w14:textId="5A94FFC3" w:rsidR="00376243" w:rsidRPr="003164E5" w:rsidRDefault="00376243" w:rsidP="00376243">
            <w:pPr>
              <w:pStyle w:val="acctfourfigures"/>
              <w:tabs>
                <w:tab w:val="clear" w:pos="765"/>
                <w:tab w:val="decimal" w:pos="1027"/>
              </w:tabs>
              <w:spacing w:line="234" w:lineRule="exact"/>
              <w:ind w:right="-150"/>
              <w:rPr>
                <w:rFonts w:cs="Times New Roman"/>
                <w:b/>
                <w:bCs/>
                <w:sz w:val="20"/>
              </w:rPr>
            </w:pPr>
            <w:r w:rsidRPr="004A60A1">
              <w:rPr>
                <w:rFonts w:cs="Times New Roman"/>
                <w:b/>
                <w:bCs/>
                <w:sz w:val="20"/>
              </w:rPr>
              <w:t>1,814</w:t>
            </w:r>
          </w:p>
        </w:tc>
      </w:tr>
      <w:tr w:rsidR="00376243" w:rsidRPr="00BA1CD2" w14:paraId="1F98C622" w14:textId="77777777" w:rsidTr="00FA1F1E">
        <w:trPr>
          <w:trHeight w:val="251"/>
        </w:trPr>
        <w:tc>
          <w:tcPr>
            <w:tcW w:w="3205" w:type="dxa"/>
            <w:vAlign w:val="bottom"/>
          </w:tcPr>
          <w:p w14:paraId="4EAB0155" w14:textId="77777777" w:rsidR="00376243" w:rsidRPr="00AB5DFA" w:rsidRDefault="00376243" w:rsidP="00376243">
            <w:pPr>
              <w:pStyle w:val="BodyText"/>
              <w:spacing w:after="0" w:line="234" w:lineRule="exact"/>
              <w:ind w:right="-45"/>
              <w:rPr>
                <w:rFonts w:cs="Times New Roman"/>
                <w:sz w:val="20"/>
                <w:lang w:val="en-US"/>
              </w:rPr>
            </w:pPr>
            <w:r w:rsidRPr="00AB5DFA">
              <w:rPr>
                <w:rFonts w:cs="Times New Roman"/>
                <w:sz w:val="20"/>
                <w:lang w:val="en-GB"/>
              </w:rPr>
              <w:t>Change from stage reclassification</w:t>
            </w:r>
          </w:p>
        </w:tc>
        <w:tc>
          <w:tcPr>
            <w:tcW w:w="1378" w:type="dxa"/>
            <w:vAlign w:val="bottom"/>
          </w:tcPr>
          <w:p w14:paraId="115EF658" w14:textId="5DD65419" w:rsidR="00376243" w:rsidRPr="00BA1CD2" w:rsidRDefault="005D209D" w:rsidP="00376243">
            <w:pPr>
              <w:pStyle w:val="acctfourfigures"/>
              <w:tabs>
                <w:tab w:val="clear" w:pos="765"/>
                <w:tab w:val="decimal" w:pos="1160"/>
              </w:tabs>
              <w:spacing w:line="234" w:lineRule="exact"/>
              <w:ind w:right="-150"/>
              <w:rPr>
                <w:rFonts w:cs="Times New Roman"/>
                <w:sz w:val="20"/>
              </w:rPr>
            </w:pPr>
            <w:r w:rsidRPr="005D209D">
              <w:rPr>
                <w:rFonts w:cs="Times New Roman"/>
                <w:sz w:val="20"/>
              </w:rPr>
              <w:t>(16)</w:t>
            </w:r>
          </w:p>
        </w:tc>
        <w:tc>
          <w:tcPr>
            <w:tcW w:w="236" w:type="dxa"/>
            <w:vAlign w:val="bottom"/>
          </w:tcPr>
          <w:p w14:paraId="031D46FE" w14:textId="77777777" w:rsidR="00376243" w:rsidRPr="00965185" w:rsidRDefault="00376243" w:rsidP="00376243">
            <w:pPr>
              <w:pStyle w:val="acctfourfigures"/>
              <w:tabs>
                <w:tab w:val="clear" w:pos="765"/>
                <w:tab w:val="decimal" w:pos="1247"/>
              </w:tabs>
              <w:spacing w:line="234" w:lineRule="exact"/>
              <w:ind w:left="-79" w:right="-78"/>
              <w:rPr>
                <w:rFonts w:cs="Times New Roman"/>
                <w:sz w:val="20"/>
              </w:rPr>
            </w:pPr>
          </w:p>
        </w:tc>
        <w:tc>
          <w:tcPr>
            <w:tcW w:w="1325" w:type="dxa"/>
            <w:vAlign w:val="bottom"/>
          </w:tcPr>
          <w:p w14:paraId="15393A85" w14:textId="4C97FE01" w:rsidR="00376243" w:rsidRPr="00BA1CD2" w:rsidRDefault="005D209D" w:rsidP="00376243">
            <w:pPr>
              <w:pStyle w:val="acctfourfigures"/>
              <w:tabs>
                <w:tab w:val="clear" w:pos="765"/>
                <w:tab w:val="decimal" w:pos="1104"/>
              </w:tabs>
              <w:spacing w:line="234" w:lineRule="exact"/>
              <w:ind w:right="-266"/>
              <w:rPr>
                <w:rFonts w:cs="Times New Roman"/>
                <w:sz w:val="20"/>
              </w:rPr>
            </w:pPr>
            <w:r w:rsidRPr="005D209D">
              <w:rPr>
                <w:rFonts w:cs="Times New Roman"/>
                <w:sz w:val="20"/>
              </w:rPr>
              <w:t>(120)</w:t>
            </w:r>
          </w:p>
        </w:tc>
        <w:tc>
          <w:tcPr>
            <w:tcW w:w="236" w:type="dxa"/>
            <w:vAlign w:val="bottom"/>
          </w:tcPr>
          <w:p w14:paraId="4F86B54B" w14:textId="77777777" w:rsidR="00376243" w:rsidRPr="00965185" w:rsidRDefault="00376243" w:rsidP="00376243">
            <w:pPr>
              <w:pStyle w:val="acctfourfigures"/>
              <w:tabs>
                <w:tab w:val="clear" w:pos="765"/>
                <w:tab w:val="decimal" w:pos="1247"/>
              </w:tabs>
              <w:spacing w:line="234" w:lineRule="exact"/>
              <w:ind w:left="-79" w:right="-78"/>
              <w:rPr>
                <w:rFonts w:cs="Times New Roman"/>
                <w:sz w:val="20"/>
              </w:rPr>
            </w:pPr>
          </w:p>
        </w:tc>
        <w:tc>
          <w:tcPr>
            <w:tcW w:w="1360" w:type="dxa"/>
            <w:vAlign w:val="bottom"/>
          </w:tcPr>
          <w:p w14:paraId="7DE5D8D5" w14:textId="6D31E52A" w:rsidR="00376243" w:rsidRPr="004A60A1" w:rsidRDefault="005D209D" w:rsidP="00376243">
            <w:pPr>
              <w:pStyle w:val="acctfourfigures"/>
              <w:tabs>
                <w:tab w:val="clear" w:pos="765"/>
                <w:tab w:val="decimal" w:pos="1056"/>
              </w:tabs>
              <w:spacing w:line="234" w:lineRule="exact"/>
              <w:ind w:right="-150"/>
              <w:rPr>
                <w:rFonts w:cs="Times New Roman"/>
                <w:sz w:val="20"/>
                <w:lang w:bidi="th-TH"/>
              </w:rPr>
            </w:pPr>
            <w:r w:rsidRPr="00AA6956">
              <w:rPr>
                <w:rFonts w:cs="Times New Roman"/>
                <w:sz w:val="20"/>
                <w:cs/>
                <w:lang w:bidi="th-TH"/>
              </w:rPr>
              <w:t>136</w:t>
            </w:r>
          </w:p>
        </w:tc>
        <w:tc>
          <w:tcPr>
            <w:tcW w:w="236" w:type="dxa"/>
            <w:vAlign w:val="bottom"/>
          </w:tcPr>
          <w:p w14:paraId="75BC545E" w14:textId="77777777" w:rsidR="00376243" w:rsidRPr="00965185" w:rsidRDefault="00376243" w:rsidP="00376243">
            <w:pPr>
              <w:pStyle w:val="acctfourfigures"/>
              <w:tabs>
                <w:tab w:val="clear" w:pos="765"/>
                <w:tab w:val="decimal" w:pos="1247"/>
              </w:tabs>
              <w:spacing w:line="234" w:lineRule="exact"/>
              <w:ind w:left="-79" w:right="-78"/>
              <w:rPr>
                <w:rFonts w:cs="Times New Roman"/>
                <w:sz w:val="20"/>
              </w:rPr>
            </w:pPr>
          </w:p>
        </w:tc>
        <w:tc>
          <w:tcPr>
            <w:tcW w:w="1204" w:type="dxa"/>
            <w:vAlign w:val="bottom"/>
          </w:tcPr>
          <w:p w14:paraId="54FD970E" w14:textId="6671B42D" w:rsidR="00376243" w:rsidRPr="004A60A1" w:rsidRDefault="005D209D" w:rsidP="00376243">
            <w:pPr>
              <w:pStyle w:val="acctfourfigures"/>
              <w:tabs>
                <w:tab w:val="clear" w:pos="765"/>
                <w:tab w:val="decimal" w:pos="1027"/>
              </w:tabs>
              <w:spacing w:line="234" w:lineRule="exact"/>
              <w:ind w:right="-150"/>
              <w:rPr>
                <w:rFonts w:cstheme="minorBidi"/>
                <w:sz w:val="20"/>
                <w:szCs w:val="25"/>
                <w:lang w:bidi="th-TH"/>
              </w:rPr>
            </w:pPr>
            <w:r>
              <w:rPr>
                <w:rFonts w:cstheme="minorBidi" w:hint="cs"/>
                <w:sz w:val="20"/>
                <w:szCs w:val="25"/>
                <w:cs/>
                <w:lang w:bidi="th-TH"/>
              </w:rPr>
              <w:t>-</w:t>
            </w:r>
          </w:p>
        </w:tc>
      </w:tr>
      <w:tr w:rsidR="00376243" w:rsidRPr="00965185" w14:paraId="54A387F4" w14:textId="77777777" w:rsidTr="00FA1F1E">
        <w:trPr>
          <w:trHeight w:val="251"/>
        </w:trPr>
        <w:tc>
          <w:tcPr>
            <w:tcW w:w="3205" w:type="dxa"/>
            <w:vAlign w:val="bottom"/>
          </w:tcPr>
          <w:p w14:paraId="42F5DC38" w14:textId="77777777" w:rsidR="00376243" w:rsidRPr="00AB5DFA" w:rsidRDefault="00376243" w:rsidP="00376243">
            <w:pPr>
              <w:pStyle w:val="BodyText"/>
              <w:spacing w:after="0" w:line="234" w:lineRule="exact"/>
              <w:ind w:right="-45"/>
              <w:rPr>
                <w:rFonts w:cs="Times New Roman"/>
                <w:sz w:val="20"/>
                <w:lang w:val="en-GB"/>
              </w:rPr>
            </w:pPr>
            <w:r w:rsidRPr="00AB5DFA">
              <w:rPr>
                <w:rFonts w:cs="Times New Roman"/>
                <w:sz w:val="20"/>
                <w:lang w:val="en-GB"/>
              </w:rPr>
              <w:t xml:space="preserve">Change from remeasurement of ECL </w:t>
            </w:r>
          </w:p>
        </w:tc>
        <w:tc>
          <w:tcPr>
            <w:tcW w:w="1378" w:type="dxa"/>
            <w:vAlign w:val="bottom"/>
          </w:tcPr>
          <w:p w14:paraId="6D0E3053" w14:textId="4AA1C71B" w:rsidR="00376243" w:rsidRPr="00965185" w:rsidRDefault="005D209D" w:rsidP="00376243">
            <w:pPr>
              <w:pStyle w:val="acctfourfigures"/>
              <w:tabs>
                <w:tab w:val="clear" w:pos="765"/>
                <w:tab w:val="decimal" w:pos="1160"/>
              </w:tabs>
              <w:spacing w:line="234" w:lineRule="exact"/>
              <w:ind w:right="-150"/>
              <w:rPr>
                <w:rFonts w:cs="Times New Roman"/>
                <w:sz w:val="20"/>
              </w:rPr>
            </w:pPr>
            <w:r w:rsidRPr="005D209D">
              <w:rPr>
                <w:rFonts w:cs="Times New Roman"/>
                <w:sz w:val="20"/>
              </w:rPr>
              <w:t>(569)</w:t>
            </w:r>
          </w:p>
        </w:tc>
        <w:tc>
          <w:tcPr>
            <w:tcW w:w="236" w:type="dxa"/>
            <w:vAlign w:val="bottom"/>
          </w:tcPr>
          <w:p w14:paraId="5460D424" w14:textId="77777777" w:rsidR="00376243" w:rsidRPr="00965185" w:rsidRDefault="00376243" w:rsidP="00376243">
            <w:pPr>
              <w:pStyle w:val="acctfourfigures"/>
              <w:tabs>
                <w:tab w:val="clear" w:pos="765"/>
                <w:tab w:val="decimal" w:pos="1247"/>
              </w:tabs>
              <w:spacing w:line="234" w:lineRule="exact"/>
              <w:ind w:left="-79" w:right="-78"/>
              <w:rPr>
                <w:rFonts w:cs="Times New Roman"/>
                <w:sz w:val="20"/>
              </w:rPr>
            </w:pPr>
          </w:p>
        </w:tc>
        <w:tc>
          <w:tcPr>
            <w:tcW w:w="1325" w:type="dxa"/>
            <w:vAlign w:val="bottom"/>
          </w:tcPr>
          <w:p w14:paraId="21B749D0" w14:textId="1A2C07A4" w:rsidR="00376243" w:rsidRPr="00965185" w:rsidRDefault="005D209D" w:rsidP="00376243">
            <w:pPr>
              <w:pStyle w:val="acctfourfigures"/>
              <w:tabs>
                <w:tab w:val="clear" w:pos="765"/>
                <w:tab w:val="decimal" w:pos="1104"/>
              </w:tabs>
              <w:spacing w:line="234" w:lineRule="exact"/>
              <w:ind w:right="-266"/>
              <w:rPr>
                <w:rFonts w:cs="Times New Roman"/>
                <w:sz w:val="20"/>
              </w:rPr>
            </w:pPr>
            <w:r w:rsidRPr="005D209D">
              <w:rPr>
                <w:rFonts w:cs="Times New Roman"/>
                <w:sz w:val="20"/>
              </w:rPr>
              <w:t>16</w:t>
            </w:r>
            <w:r w:rsidR="00700DE4">
              <w:rPr>
                <w:rFonts w:cs="Times New Roman"/>
                <w:sz w:val="20"/>
              </w:rPr>
              <w:t>2</w:t>
            </w:r>
          </w:p>
        </w:tc>
        <w:tc>
          <w:tcPr>
            <w:tcW w:w="236" w:type="dxa"/>
            <w:vAlign w:val="bottom"/>
          </w:tcPr>
          <w:p w14:paraId="0F977726" w14:textId="77777777" w:rsidR="00376243" w:rsidRPr="00965185" w:rsidRDefault="00376243" w:rsidP="00376243">
            <w:pPr>
              <w:pStyle w:val="acctfourfigures"/>
              <w:tabs>
                <w:tab w:val="clear" w:pos="765"/>
                <w:tab w:val="decimal" w:pos="1247"/>
              </w:tabs>
              <w:spacing w:line="234" w:lineRule="exact"/>
              <w:ind w:left="-79" w:right="-78"/>
              <w:rPr>
                <w:rFonts w:cs="Times New Roman"/>
                <w:sz w:val="20"/>
              </w:rPr>
            </w:pPr>
          </w:p>
        </w:tc>
        <w:tc>
          <w:tcPr>
            <w:tcW w:w="1360" w:type="dxa"/>
            <w:vAlign w:val="bottom"/>
          </w:tcPr>
          <w:p w14:paraId="40C2A454" w14:textId="262DE83C" w:rsidR="00376243" w:rsidRPr="00965185" w:rsidRDefault="00700DE4" w:rsidP="00376243">
            <w:pPr>
              <w:pStyle w:val="acctfourfigures"/>
              <w:tabs>
                <w:tab w:val="clear" w:pos="765"/>
                <w:tab w:val="decimal" w:pos="1056"/>
              </w:tabs>
              <w:spacing w:line="234" w:lineRule="exact"/>
              <w:ind w:right="-150"/>
              <w:rPr>
                <w:rFonts w:cs="Times New Roman"/>
                <w:sz w:val="20"/>
                <w:lang w:bidi="th-TH"/>
              </w:rPr>
            </w:pPr>
            <w:r>
              <w:rPr>
                <w:rFonts w:cs="Times New Roman"/>
                <w:sz w:val="20"/>
                <w:lang w:bidi="th-TH"/>
              </w:rPr>
              <w:t>15,285</w:t>
            </w:r>
          </w:p>
        </w:tc>
        <w:tc>
          <w:tcPr>
            <w:tcW w:w="236" w:type="dxa"/>
            <w:vAlign w:val="bottom"/>
          </w:tcPr>
          <w:p w14:paraId="0626F4D9" w14:textId="77777777" w:rsidR="00376243" w:rsidRPr="00965185" w:rsidRDefault="00376243" w:rsidP="00376243">
            <w:pPr>
              <w:pStyle w:val="acctfourfigures"/>
              <w:tabs>
                <w:tab w:val="clear" w:pos="765"/>
                <w:tab w:val="decimal" w:pos="1247"/>
              </w:tabs>
              <w:spacing w:line="234" w:lineRule="exact"/>
              <w:ind w:left="-79" w:right="-78"/>
              <w:rPr>
                <w:rFonts w:cs="Times New Roman"/>
                <w:sz w:val="20"/>
              </w:rPr>
            </w:pPr>
          </w:p>
        </w:tc>
        <w:tc>
          <w:tcPr>
            <w:tcW w:w="1204" w:type="dxa"/>
            <w:vAlign w:val="bottom"/>
          </w:tcPr>
          <w:p w14:paraId="1F8BE381" w14:textId="4A330E7A" w:rsidR="00376243" w:rsidRPr="00965185" w:rsidRDefault="00700DE4" w:rsidP="00376243">
            <w:pPr>
              <w:pStyle w:val="acctfourfigures"/>
              <w:tabs>
                <w:tab w:val="clear" w:pos="765"/>
                <w:tab w:val="decimal" w:pos="1027"/>
              </w:tabs>
              <w:spacing w:line="234" w:lineRule="exact"/>
              <w:ind w:right="-150"/>
              <w:rPr>
                <w:rFonts w:cs="Times New Roman"/>
                <w:sz w:val="20"/>
              </w:rPr>
            </w:pPr>
            <w:r>
              <w:rPr>
                <w:rFonts w:cs="Times New Roman"/>
                <w:sz w:val="20"/>
              </w:rPr>
              <w:t>14,878</w:t>
            </w:r>
          </w:p>
        </w:tc>
      </w:tr>
      <w:tr w:rsidR="00376243" w:rsidRPr="00965185" w14:paraId="0A4904D5" w14:textId="77777777" w:rsidTr="00FA1F1E">
        <w:trPr>
          <w:trHeight w:val="251"/>
        </w:trPr>
        <w:tc>
          <w:tcPr>
            <w:tcW w:w="3205" w:type="dxa"/>
            <w:vAlign w:val="bottom"/>
          </w:tcPr>
          <w:p w14:paraId="20A38F68" w14:textId="77777777" w:rsidR="00376243" w:rsidRPr="00AB5DFA" w:rsidRDefault="00376243" w:rsidP="00376243">
            <w:pPr>
              <w:pStyle w:val="BodyText"/>
              <w:spacing w:after="0" w:line="234" w:lineRule="exact"/>
              <w:ind w:right="-45"/>
              <w:rPr>
                <w:rFonts w:cs="Times New Roman"/>
                <w:sz w:val="20"/>
                <w:lang w:val="en-GB"/>
              </w:rPr>
            </w:pPr>
            <w:r w:rsidRPr="00AB5DFA">
              <w:rPr>
                <w:rFonts w:cs="Times New Roman"/>
                <w:sz w:val="20"/>
                <w:lang w:val="en-GB"/>
              </w:rPr>
              <w:t xml:space="preserve">Purchased or acquired </w:t>
            </w:r>
          </w:p>
        </w:tc>
        <w:tc>
          <w:tcPr>
            <w:tcW w:w="1378" w:type="dxa"/>
            <w:vAlign w:val="bottom"/>
          </w:tcPr>
          <w:p w14:paraId="3DC1549C" w14:textId="37145BED" w:rsidR="00376243" w:rsidRPr="00965185" w:rsidRDefault="005D209D" w:rsidP="00376243">
            <w:pPr>
              <w:pStyle w:val="acctfourfigures"/>
              <w:tabs>
                <w:tab w:val="clear" w:pos="765"/>
                <w:tab w:val="decimal" w:pos="1160"/>
              </w:tabs>
              <w:spacing w:line="234" w:lineRule="exact"/>
              <w:ind w:right="-150"/>
              <w:rPr>
                <w:rFonts w:cs="Times New Roman"/>
                <w:sz w:val="20"/>
              </w:rPr>
            </w:pPr>
            <w:r w:rsidRPr="005D209D">
              <w:rPr>
                <w:rFonts w:cs="Times New Roman"/>
                <w:sz w:val="20"/>
              </w:rPr>
              <w:t>99</w:t>
            </w:r>
          </w:p>
        </w:tc>
        <w:tc>
          <w:tcPr>
            <w:tcW w:w="236" w:type="dxa"/>
            <w:vAlign w:val="bottom"/>
          </w:tcPr>
          <w:p w14:paraId="3CD7B79E" w14:textId="77777777" w:rsidR="00376243" w:rsidRPr="00965185" w:rsidRDefault="00376243" w:rsidP="00376243">
            <w:pPr>
              <w:pStyle w:val="acctfourfigures"/>
              <w:tabs>
                <w:tab w:val="clear" w:pos="765"/>
                <w:tab w:val="decimal" w:pos="1247"/>
              </w:tabs>
              <w:spacing w:line="234" w:lineRule="exact"/>
              <w:ind w:left="-79" w:right="-78"/>
              <w:rPr>
                <w:rFonts w:cs="Times New Roman"/>
                <w:sz w:val="20"/>
              </w:rPr>
            </w:pPr>
          </w:p>
        </w:tc>
        <w:tc>
          <w:tcPr>
            <w:tcW w:w="1325" w:type="dxa"/>
            <w:vAlign w:val="bottom"/>
          </w:tcPr>
          <w:p w14:paraId="3AAC0529" w14:textId="5E90F6EC" w:rsidR="00376243" w:rsidRPr="00965185" w:rsidRDefault="005D209D" w:rsidP="00376243">
            <w:pPr>
              <w:pStyle w:val="acctfourfigures"/>
              <w:tabs>
                <w:tab w:val="clear" w:pos="765"/>
                <w:tab w:val="decimal" w:pos="1104"/>
              </w:tabs>
              <w:spacing w:line="234" w:lineRule="exact"/>
              <w:ind w:right="-266"/>
              <w:rPr>
                <w:rFonts w:cs="Times New Roman"/>
                <w:sz w:val="20"/>
              </w:rPr>
            </w:pPr>
            <w:r w:rsidRPr="005D209D">
              <w:rPr>
                <w:rFonts w:cs="Times New Roman"/>
                <w:sz w:val="20"/>
              </w:rPr>
              <w:t>978</w:t>
            </w:r>
          </w:p>
        </w:tc>
        <w:tc>
          <w:tcPr>
            <w:tcW w:w="236" w:type="dxa"/>
            <w:vAlign w:val="bottom"/>
          </w:tcPr>
          <w:p w14:paraId="744ECAC9" w14:textId="77777777" w:rsidR="00376243" w:rsidRPr="00965185" w:rsidRDefault="00376243" w:rsidP="00376243">
            <w:pPr>
              <w:pStyle w:val="acctfourfigures"/>
              <w:tabs>
                <w:tab w:val="clear" w:pos="765"/>
                <w:tab w:val="decimal" w:pos="1247"/>
              </w:tabs>
              <w:spacing w:line="234" w:lineRule="exact"/>
              <w:ind w:left="-79" w:right="-78"/>
              <w:rPr>
                <w:rFonts w:cs="Times New Roman"/>
                <w:sz w:val="20"/>
              </w:rPr>
            </w:pPr>
          </w:p>
        </w:tc>
        <w:tc>
          <w:tcPr>
            <w:tcW w:w="1360" w:type="dxa"/>
            <w:vAlign w:val="bottom"/>
          </w:tcPr>
          <w:p w14:paraId="0DC67982" w14:textId="7DF97359" w:rsidR="00376243" w:rsidRPr="004A60A1" w:rsidRDefault="00700DE4" w:rsidP="00376243">
            <w:pPr>
              <w:pStyle w:val="acctfourfigures"/>
              <w:tabs>
                <w:tab w:val="clear" w:pos="765"/>
                <w:tab w:val="decimal" w:pos="1056"/>
              </w:tabs>
              <w:spacing w:line="234" w:lineRule="exact"/>
              <w:ind w:right="-150"/>
              <w:rPr>
                <w:rFonts w:cs="Times New Roman"/>
                <w:sz w:val="20"/>
                <w:lang w:bidi="th-TH"/>
              </w:rPr>
            </w:pPr>
            <w:r>
              <w:rPr>
                <w:rFonts w:cs="Times New Roman"/>
                <w:sz w:val="20"/>
                <w:lang w:bidi="th-TH"/>
              </w:rPr>
              <w:t>-</w:t>
            </w:r>
          </w:p>
        </w:tc>
        <w:tc>
          <w:tcPr>
            <w:tcW w:w="236" w:type="dxa"/>
            <w:vAlign w:val="bottom"/>
          </w:tcPr>
          <w:p w14:paraId="123026B4" w14:textId="77777777" w:rsidR="00376243" w:rsidRPr="00965185" w:rsidRDefault="00376243" w:rsidP="00376243">
            <w:pPr>
              <w:pStyle w:val="acctfourfigures"/>
              <w:tabs>
                <w:tab w:val="clear" w:pos="765"/>
                <w:tab w:val="decimal" w:pos="1247"/>
              </w:tabs>
              <w:spacing w:line="234" w:lineRule="exact"/>
              <w:ind w:left="-79" w:right="-78"/>
              <w:rPr>
                <w:rFonts w:cs="Times New Roman"/>
                <w:sz w:val="20"/>
              </w:rPr>
            </w:pPr>
          </w:p>
        </w:tc>
        <w:tc>
          <w:tcPr>
            <w:tcW w:w="1204" w:type="dxa"/>
            <w:vAlign w:val="bottom"/>
          </w:tcPr>
          <w:p w14:paraId="5C497CE3" w14:textId="65CB1058" w:rsidR="00376243" w:rsidRPr="00965185" w:rsidRDefault="005D209D" w:rsidP="00376243">
            <w:pPr>
              <w:pStyle w:val="acctfourfigures"/>
              <w:tabs>
                <w:tab w:val="clear" w:pos="765"/>
                <w:tab w:val="decimal" w:pos="1027"/>
              </w:tabs>
              <w:spacing w:line="234" w:lineRule="exact"/>
              <w:ind w:right="-150"/>
              <w:rPr>
                <w:rFonts w:cs="Times New Roman"/>
                <w:sz w:val="20"/>
              </w:rPr>
            </w:pPr>
            <w:r w:rsidRPr="005D209D">
              <w:rPr>
                <w:rFonts w:cs="Times New Roman"/>
                <w:sz w:val="20"/>
              </w:rPr>
              <w:t>1</w:t>
            </w:r>
            <w:r w:rsidR="00700DE4">
              <w:rPr>
                <w:rFonts w:cs="Times New Roman"/>
                <w:sz w:val="20"/>
              </w:rPr>
              <w:t>,077</w:t>
            </w:r>
          </w:p>
        </w:tc>
      </w:tr>
      <w:tr w:rsidR="00376243" w:rsidRPr="00BA1CD2" w14:paraId="3EA1D88F" w14:textId="77777777" w:rsidTr="00FA1F1E">
        <w:trPr>
          <w:trHeight w:val="251"/>
        </w:trPr>
        <w:tc>
          <w:tcPr>
            <w:tcW w:w="3205" w:type="dxa"/>
            <w:vAlign w:val="bottom"/>
          </w:tcPr>
          <w:p w14:paraId="2E4B163A" w14:textId="168862BF" w:rsidR="00376243" w:rsidRPr="00AB5DFA" w:rsidRDefault="00376243" w:rsidP="00376243">
            <w:pPr>
              <w:pStyle w:val="BodyText"/>
              <w:spacing w:after="0" w:line="234" w:lineRule="exact"/>
              <w:ind w:right="-45"/>
              <w:rPr>
                <w:rFonts w:cs="Times New Roman"/>
                <w:b/>
                <w:bCs/>
                <w:sz w:val="20"/>
                <w:lang w:val="en-US"/>
              </w:rPr>
            </w:pPr>
            <w:r w:rsidRPr="00AB5DFA">
              <w:rPr>
                <w:rFonts w:cs="Times New Roman"/>
                <w:sz w:val="20"/>
                <w:lang w:val="en-GB"/>
              </w:rPr>
              <w:t xml:space="preserve">Derecognised </w:t>
            </w:r>
          </w:p>
        </w:tc>
        <w:tc>
          <w:tcPr>
            <w:tcW w:w="1378" w:type="dxa"/>
            <w:tcBorders>
              <w:bottom w:val="single" w:sz="4" w:space="0" w:color="auto"/>
            </w:tcBorders>
            <w:vAlign w:val="bottom"/>
          </w:tcPr>
          <w:p w14:paraId="11A0876A" w14:textId="4C547D3E" w:rsidR="00376243" w:rsidRPr="00BA1CD2" w:rsidRDefault="005D209D" w:rsidP="00376243">
            <w:pPr>
              <w:pStyle w:val="acctfourfigures"/>
              <w:tabs>
                <w:tab w:val="clear" w:pos="765"/>
                <w:tab w:val="decimal" w:pos="1160"/>
              </w:tabs>
              <w:spacing w:line="234" w:lineRule="exact"/>
              <w:ind w:right="-150"/>
              <w:rPr>
                <w:rFonts w:cs="Times New Roman"/>
                <w:sz w:val="20"/>
              </w:rPr>
            </w:pPr>
            <w:r w:rsidRPr="005D209D">
              <w:rPr>
                <w:rFonts w:cs="Times New Roman"/>
                <w:sz w:val="20"/>
              </w:rPr>
              <w:t>(27)</w:t>
            </w:r>
          </w:p>
        </w:tc>
        <w:tc>
          <w:tcPr>
            <w:tcW w:w="236" w:type="dxa"/>
            <w:vAlign w:val="bottom"/>
          </w:tcPr>
          <w:p w14:paraId="5677A6E7" w14:textId="77777777" w:rsidR="00376243" w:rsidRPr="00965185" w:rsidRDefault="00376243" w:rsidP="00376243">
            <w:pPr>
              <w:spacing w:line="234" w:lineRule="exact"/>
              <w:rPr>
                <w:rFonts w:cs="Times New Roman"/>
                <w:b/>
                <w:bCs/>
                <w:sz w:val="20"/>
              </w:rPr>
            </w:pPr>
          </w:p>
        </w:tc>
        <w:tc>
          <w:tcPr>
            <w:tcW w:w="1325" w:type="dxa"/>
            <w:tcBorders>
              <w:bottom w:val="single" w:sz="4" w:space="0" w:color="auto"/>
            </w:tcBorders>
            <w:vAlign w:val="bottom"/>
          </w:tcPr>
          <w:p w14:paraId="474ACB00" w14:textId="00329D78" w:rsidR="00376243" w:rsidRPr="00B95516" w:rsidRDefault="005D209D" w:rsidP="00376243">
            <w:pPr>
              <w:pStyle w:val="acctfourfigures"/>
              <w:tabs>
                <w:tab w:val="clear" w:pos="765"/>
                <w:tab w:val="decimal" w:pos="1104"/>
              </w:tabs>
              <w:spacing w:line="234" w:lineRule="exact"/>
              <w:ind w:right="-266"/>
              <w:rPr>
                <w:rFonts w:cs="Times New Roman"/>
                <w:sz w:val="20"/>
              </w:rPr>
            </w:pPr>
            <w:r>
              <w:rPr>
                <w:rFonts w:cstheme="minorBidi" w:hint="cs"/>
                <w:sz w:val="20"/>
                <w:szCs w:val="25"/>
                <w:cs/>
                <w:lang w:bidi="th-TH"/>
              </w:rPr>
              <w:t>-</w:t>
            </w:r>
          </w:p>
        </w:tc>
        <w:tc>
          <w:tcPr>
            <w:tcW w:w="236" w:type="dxa"/>
            <w:vAlign w:val="bottom"/>
          </w:tcPr>
          <w:p w14:paraId="1B5AAC19" w14:textId="77777777" w:rsidR="00376243" w:rsidRPr="00965185" w:rsidRDefault="00376243" w:rsidP="00376243">
            <w:pPr>
              <w:spacing w:line="234" w:lineRule="exact"/>
              <w:rPr>
                <w:rFonts w:cs="Times New Roman"/>
                <w:b/>
                <w:bCs/>
                <w:sz w:val="20"/>
              </w:rPr>
            </w:pPr>
          </w:p>
        </w:tc>
        <w:tc>
          <w:tcPr>
            <w:tcW w:w="1360" w:type="dxa"/>
            <w:tcBorders>
              <w:bottom w:val="single" w:sz="4" w:space="0" w:color="auto"/>
            </w:tcBorders>
            <w:vAlign w:val="bottom"/>
          </w:tcPr>
          <w:p w14:paraId="0089008B" w14:textId="0993E58F" w:rsidR="00376243" w:rsidRPr="004A60A1" w:rsidRDefault="005D209D" w:rsidP="00376243">
            <w:pPr>
              <w:pStyle w:val="acctfourfigures"/>
              <w:tabs>
                <w:tab w:val="clear" w:pos="765"/>
                <w:tab w:val="decimal" w:pos="1056"/>
              </w:tabs>
              <w:spacing w:line="234" w:lineRule="exact"/>
              <w:ind w:right="-150"/>
              <w:rPr>
                <w:rFonts w:cs="Times New Roman"/>
                <w:sz w:val="20"/>
                <w:lang w:bidi="th-TH"/>
              </w:rPr>
            </w:pPr>
            <w:r w:rsidRPr="00AA6956">
              <w:rPr>
                <w:rFonts w:cs="Times New Roman"/>
                <w:sz w:val="20"/>
                <w:cs/>
                <w:lang w:bidi="th-TH"/>
              </w:rPr>
              <w:t>(463)</w:t>
            </w:r>
          </w:p>
        </w:tc>
        <w:tc>
          <w:tcPr>
            <w:tcW w:w="236" w:type="dxa"/>
            <w:vAlign w:val="bottom"/>
          </w:tcPr>
          <w:p w14:paraId="22E69696" w14:textId="77777777" w:rsidR="00376243" w:rsidRPr="00965185" w:rsidRDefault="00376243" w:rsidP="00376243">
            <w:pPr>
              <w:tabs>
                <w:tab w:val="decimal" w:pos="1059"/>
              </w:tabs>
              <w:spacing w:line="234" w:lineRule="exact"/>
              <w:ind w:left="-93" w:right="-268"/>
              <w:rPr>
                <w:rFonts w:cs="Times New Roman"/>
                <w:b/>
                <w:bCs/>
                <w:sz w:val="20"/>
              </w:rPr>
            </w:pPr>
          </w:p>
        </w:tc>
        <w:tc>
          <w:tcPr>
            <w:tcW w:w="1204" w:type="dxa"/>
            <w:tcBorders>
              <w:bottom w:val="single" w:sz="4" w:space="0" w:color="auto"/>
            </w:tcBorders>
            <w:vAlign w:val="bottom"/>
          </w:tcPr>
          <w:p w14:paraId="032BB3EA" w14:textId="1D666A50" w:rsidR="00376243" w:rsidRPr="00BA1CD2" w:rsidRDefault="005D209D" w:rsidP="00376243">
            <w:pPr>
              <w:pStyle w:val="acctfourfigures"/>
              <w:tabs>
                <w:tab w:val="clear" w:pos="765"/>
                <w:tab w:val="decimal" w:pos="1027"/>
              </w:tabs>
              <w:spacing w:line="234" w:lineRule="exact"/>
              <w:ind w:right="-150"/>
              <w:rPr>
                <w:rFonts w:cs="Times New Roman"/>
                <w:sz w:val="20"/>
              </w:rPr>
            </w:pPr>
            <w:r w:rsidRPr="005D209D">
              <w:rPr>
                <w:rFonts w:cs="Times New Roman"/>
                <w:sz w:val="20"/>
              </w:rPr>
              <w:t>(490)</w:t>
            </w:r>
          </w:p>
        </w:tc>
      </w:tr>
      <w:tr w:rsidR="00376243" w:rsidRPr="003164E5" w14:paraId="56D70D63" w14:textId="77777777" w:rsidTr="00FA1F1E">
        <w:trPr>
          <w:trHeight w:val="251"/>
        </w:trPr>
        <w:tc>
          <w:tcPr>
            <w:tcW w:w="3205" w:type="dxa"/>
            <w:vAlign w:val="bottom"/>
          </w:tcPr>
          <w:p w14:paraId="61FDBF27" w14:textId="0077866A" w:rsidR="00376243" w:rsidRPr="00AB5DFA" w:rsidRDefault="00376243" w:rsidP="00376243">
            <w:pPr>
              <w:pStyle w:val="BodyText"/>
              <w:spacing w:after="0" w:line="234" w:lineRule="exact"/>
              <w:ind w:right="-45"/>
              <w:rPr>
                <w:rFonts w:cs="Times New Roman"/>
                <w:b/>
                <w:bCs/>
                <w:sz w:val="20"/>
                <w:rtl/>
                <w:cs/>
                <w:lang w:val="en-GB"/>
              </w:rPr>
            </w:pPr>
            <w:r w:rsidRPr="00AB5DFA">
              <w:rPr>
                <w:rFonts w:cs="Times New Roman"/>
                <w:b/>
                <w:bCs/>
                <w:sz w:val="20"/>
                <w:lang w:val="en-GB"/>
              </w:rPr>
              <w:t>At 3</w:t>
            </w:r>
            <w:r>
              <w:rPr>
                <w:rFonts w:cs="Times New Roman"/>
                <w:b/>
                <w:bCs/>
                <w:sz w:val="20"/>
                <w:lang w:val="en-GB"/>
              </w:rPr>
              <w:t xml:space="preserve">0 June </w:t>
            </w:r>
            <w:r w:rsidRPr="00AB5DFA">
              <w:rPr>
                <w:rFonts w:cs="Times New Roman"/>
                <w:b/>
                <w:bCs/>
                <w:sz w:val="20"/>
                <w:lang w:val="en-GB"/>
              </w:rPr>
              <w:t>202</w:t>
            </w:r>
            <w:r>
              <w:rPr>
                <w:rFonts w:cs="Times New Roman"/>
                <w:b/>
                <w:bCs/>
                <w:sz w:val="20"/>
                <w:lang w:val="en-GB"/>
              </w:rPr>
              <w:t>5</w:t>
            </w:r>
          </w:p>
        </w:tc>
        <w:tc>
          <w:tcPr>
            <w:tcW w:w="1378" w:type="dxa"/>
            <w:tcBorders>
              <w:top w:val="single" w:sz="4" w:space="0" w:color="auto"/>
              <w:bottom w:val="double" w:sz="4" w:space="0" w:color="auto"/>
            </w:tcBorders>
            <w:vAlign w:val="bottom"/>
          </w:tcPr>
          <w:p w14:paraId="5E9B221E" w14:textId="45D8FC10" w:rsidR="00376243" w:rsidRPr="003164E5" w:rsidRDefault="005D209D" w:rsidP="00376243">
            <w:pPr>
              <w:pStyle w:val="acctfourfigures"/>
              <w:tabs>
                <w:tab w:val="clear" w:pos="765"/>
                <w:tab w:val="decimal" w:pos="1160"/>
              </w:tabs>
              <w:spacing w:line="234" w:lineRule="exact"/>
              <w:ind w:right="-150"/>
              <w:rPr>
                <w:rFonts w:cs="Times New Roman"/>
                <w:b/>
                <w:bCs/>
                <w:sz w:val="20"/>
              </w:rPr>
            </w:pPr>
            <w:r w:rsidRPr="005D209D">
              <w:rPr>
                <w:rFonts w:cs="Times New Roman"/>
                <w:b/>
                <w:bCs/>
                <w:sz w:val="20"/>
              </w:rPr>
              <w:t>481</w:t>
            </w:r>
          </w:p>
        </w:tc>
        <w:tc>
          <w:tcPr>
            <w:tcW w:w="236" w:type="dxa"/>
            <w:vAlign w:val="bottom"/>
          </w:tcPr>
          <w:p w14:paraId="0078C8C5" w14:textId="77777777" w:rsidR="00376243" w:rsidRPr="003164E5" w:rsidRDefault="00376243" w:rsidP="00376243">
            <w:pPr>
              <w:spacing w:line="234" w:lineRule="exact"/>
              <w:rPr>
                <w:rFonts w:cs="Times New Roman"/>
                <w:b/>
                <w:bCs/>
                <w:sz w:val="20"/>
              </w:rPr>
            </w:pPr>
          </w:p>
        </w:tc>
        <w:tc>
          <w:tcPr>
            <w:tcW w:w="1325" w:type="dxa"/>
            <w:tcBorders>
              <w:top w:val="single" w:sz="4" w:space="0" w:color="auto"/>
              <w:bottom w:val="double" w:sz="4" w:space="0" w:color="auto"/>
            </w:tcBorders>
            <w:vAlign w:val="bottom"/>
          </w:tcPr>
          <w:p w14:paraId="34BAE850" w14:textId="6B92701A" w:rsidR="00376243" w:rsidRPr="00E76162" w:rsidRDefault="005D209D" w:rsidP="00376243">
            <w:pPr>
              <w:pStyle w:val="acctfourfigures"/>
              <w:tabs>
                <w:tab w:val="clear" w:pos="765"/>
                <w:tab w:val="decimal" w:pos="1104"/>
              </w:tabs>
              <w:spacing w:line="234" w:lineRule="exact"/>
              <w:ind w:right="-266"/>
              <w:rPr>
                <w:rFonts w:cs="Times New Roman"/>
                <w:b/>
                <w:bCs/>
                <w:sz w:val="20"/>
              </w:rPr>
            </w:pPr>
            <w:r w:rsidRPr="005D209D">
              <w:rPr>
                <w:rFonts w:cs="Times New Roman"/>
                <w:b/>
                <w:bCs/>
                <w:sz w:val="20"/>
              </w:rPr>
              <w:t>1,194</w:t>
            </w:r>
          </w:p>
        </w:tc>
        <w:tc>
          <w:tcPr>
            <w:tcW w:w="236" w:type="dxa"/>
            <w:vAlign w:val="bottom"/>
          </w:tcPr>
          <w:p w14:paraId="016F0821" w14:textId="77777777" w:rsidR="00376243" w:rsidRPr="00E76162" w:rsidRDefault="00376243" w:rsidP="00376243">
            <w:pPr>
              <w:spacing w:line="234" w:lineRule="exact"/>
              <w:rPr>
                <w:rFonts w:cs="Times New Roman"/>
                <w:b/>
                <w:bCs/>
                <w:sz w:val="20"/>
              </w:rPr>
            </w:pPr>
          </w:p>
        </w:tc>
        <w:tc>
          <w:tcPr>
            <w:tcW w:w="1360" w:type="dxa"/>
            <w:tcBorders>
              <w:top w:val="single" w:sz="4" w:space="0" w:color="auto"/>
              <w:bottom w:val="double" w:sz="4" w:space="0" w:color="auto"/>
            </w:tcBorders>
            <w:vAlign w:val="bottom"/>
          </w:tcPr>
          <w:p w14:paraId="1B978869" w14:textId="4DAF37F6" w:rsidR="00376243" w:rsidRPr="00B95516" w:rsidRDefault="005D209D" w:rsidP="00376243">
            <w:pPr>
              <w:pStyle w:val="acctfourfigures"/>
              <w:tabs>
                <w:tab w:val="clear" w:pos="765"/>
                <w:tab w:val="decimal" w:pos="1056"/>
              </w:tabs>
              <w:spacing w:line="234" w:lineRule="exact"/>
              <w:ind w:right="-150"/>
              <w:rPr>
                <w:rFonts w:cs="Times New Roman"/>
                <w:b/>
                <w:bCs/>
                <w:sz w:val="20"/>
                <w:lang w:bidi="th-TH"/>
              </w:rPr>
            </w:pPr>
            <w:r w:rsidRPr="00AA6956">
              <w:rPr>
                <w:rFonts w:cs="Times New Roman"/>
                <w:b/>
                <w:bCs/>
                <w:sz w:val="20"/>
                <w:cs/>
                <w:lang w:bidi="th-TH"/>
              </w:rPr>
              <w:t>15</w:t>
            </w:r>
            <w:r w:rsidRPr="005D209D">
              <w:rPr>
                <w:rFonts w:cs="Times New Roman"/>
                <w:b/>
                <w:bCs/>
                <w:sz w:val="20"/>
              </w:rPr>
              <w:t>,</w:t>
            </w:r>
            <w:r w:rsidRPr="00AA6956">
              <w:rPr>
                <w:rFonts w:cs="Times New Roman"/>
                <w:b/>
                <w:bCs/>
                <w:sz w:val="20"/>
                <w:cs/>
                <w:lang w:bidi="th-TH"/>
              </w:rPr>
              <w:t>604</w:t>
            </w:r>
          </w:p>
        </w:tc>
        <w:tc>
          <w:tcPr>
            <w:tcW w:w="236" w:type="dxa"/>
            <w:vAlign w:val="bottom"/>
          </w:tcPr>
          <w:p w14:paraId="1F58D8A3" w14:textId="77777777" w:rsidR="00376243" w:rsidRPr="003164E5" w:rsidRDefault="00376243" w:rsidP="00376243">
            <w:pPr>
              <w:tabs>
                <w:tab w:val="decimal" w:pos="1059"/>
              </w:tabs>
              <w:spacing w:line="234" w:lineRule="exact"/>
              <w:ind w:left="-93" w:right="-268"/>
              <w:rPr>
                <w:rFonts w:cs="Times New Roman"/>
                <w:b/>
                <w:bCs/>
                <w:sz w:val="20"/>
              </w:rPr>
            </w:pPr>
          </w:p>
        </w:tc>
        <w:tc>
          <w:tcPr>
            <w:tcW w:w="1204" w:type="dxa"/>
            <w:tcBorders>
              <w:top w:val="single" w:sz="4" w:space="0" w:color="auto"/>
              <w:bottom w:val="double" w:sz="4" w:space="0" w:color="auto"/>
            </w:tcBorders>
            <w:vAlign w:val="bottom"/>
          </w:tcPr>
          <w:p w14:paraId="2E7B9A31" w14:textId="0083F700" w:rsidR="00376243" w:rsidRPr="003164E5" w:rsidRDefault="005D209D" w:rsidP="00376243">
            <w:pPr>
              <w:pStyle w:val="acctfourfigures"/>
              <w:tabs>
                <w:tab w:val="clear" w:pos="765"/>
                <w:tab w:val="decimal" w:pos="1027"/>
              </w:tabs>
              <w:spacing w:line="234" w:lineRule="exact"/>
              <w:ind w:right="-150"/>
              <w:rPr>
                <w:rFonts w:cs="Times New Roman"/>
                <w:b/>
                <w:bCs/>
                <w:sz w:val="20"/>
              </w:rPr>
            </w:pPr>
            <w:r w:rsidRPr="005D209D">
              <w:rPr>
                <w:rFonts w:cs="Times New Roman"/>
                <w:b/>
                <w:bCs/>
                <w:sz w:val="20"/>
              </w:rPr>
              <w:t>17,279</w:t>
            </w:r>
          </w:p>
        </w:tc>
      </w:tr>
    </w:tbl>
    <w:p w14:paraId="6E424DBC" w14:textId="445688C1" w:rsidR="000D7BDE" w:rsidRPr="00EC65EE" w:rsidRDefault="000D7BDE">
      <w:pPr>
        <w:rPr>
          <w:rFonts w:cs="Times New Roman"/>
          <w:bCs/>
          <w:szCs w:val="18"/>
        </w:rPr>
      </w:pPr>
    </w:p>
    <w:p w14:paraId="3AB1016E" w14:textId="65F920E1" w:rsidR="000C1BAF" w:rsidRPr="0012708E" w:rsidRDefault="00569EC3" w:rsidP="0C1F1E22">
      <w:pPr>
        <w:pStyle w:val="Heading1"/>
        <w:numPr>
          <w:ilvl w:val="0"/>
          <w:numId w:val="0"/>
        </w:numPr>
        <w:spacing w:before="0" w:after="0" w:line="240" w:lineRule="atLeast"/>
        <w:ind w:left="540" w:hanging="540"/>
        <w:rPr>
          <w:rFonts w:cs="Times New Roman"/>
          <w:i w:val="0"/>
        </w:rPr>
      </w:pPr>
      <w:r w:rsidRPr="0012708E">
        <w:rPr>
          <w:rFonts w:cs="Times New Roman"/>
          <w:i w:val="0"/>
        </w:rPr>
        <w:t>1</w:t>
      </w:r>
      <w:r w:rsidR="00135CEF">
        <w:rPr>
          <w:rFonts w:cs="Times New Roman"/>
          <w:i w:val="0"/>
        </w:rPr>
        <w:t>4</w:t>
      </w:r>
      <w:r w:rsidR="00EB0F91" w:rsidRPr="0012708E">
        <w:rPr>
          <w:rFonts w:cs="Times New Roman"/>
        </w:rPr>
        <w:tab/>
      </w:r>
      <w:r w:rsidR="1AA3EF6B" w:rsidRPr="0012708E">
        <w:rPr>
          <w:rFonts w:cs="Times New Roman"/>
          <w:i w:val="0"/>
        </w:rPr>
        <w:t>Properties for sale, net</w:t>
      </w:r>
    </w:p>
    <w:p w14:paraId="360B20CD" w14:textId="77777777" w:rsidR="006F0F9F" w:rsidRDefault="006F0F9F" w:rsidP="006F0F9F">
      <w:pPr>
        <w:pStyle w:val="PlainText"/>
        <w:tabs>
          <w:tab w:val="left" w:pos="540"/>
        </w:tabs>
        <w:spacing w:line="240" w:lineRule="atLeast"/>
        <w:ind w:left="540" w:right="-28"/>
        <w:jc w:val="both"/>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23"/>
        <w:gridCol w:w="178"/>
        <w:gridCol w:w="1289"/>
        <w:gridCol w:w="180"/>
        <w:gridCol w:w="1350"/>
        <w:gridCol w:w="178"/>
        <w:gridCol w:w="1262"/>
      </w:tblGrid>
      <w:tr w:rsidR="00763D66" w:rsidRPr="008D2489" w14:paraId="279D2AAA" w14:textId="77777777">
        <w:tc>
          <w:tcPr>
            <w:tcW w:w="3420" w:type="dxa"/>
            <w:vAlign w:val="bottom"/>
          </w:tcPr>
          <w:p w14:paraId="7F781FF0" w14:textId="77777777" w:rsidR="00763D66" w:rsidRPr="008D2489" w:rsidRDefault="00763D66">
            <w:pPr>
              <w:spacing w:line="240" w:lineRule="atLeast"/>
              <w:ind w:right="-126"/>
              <w:rPr>
                <w:rFonts w:cs="Times New Roman"/>
                <w:szCs w:val="22"/>
              </w:rPr>
            </w:pPr>
          </w:p>
        </w:tc>
        <w:tc>
          <w:tcPr>
            <w:tcW w:w="5760" w:type="dxa"/>
            <w:gridSpan w:val="7"/>
            <w:vAlign w:val="bottom"/>
          </w:tcPr>
          <w:p w14:paraId="3E6E46C1" w14:textId="77777777" w:rsidR="00763D66" w:rsidRPr="008D2489" w:rsidRDefault="00763D66">
            <w:pPr>
              <w:pStyle w:val="acctfourfigures"/>
              <w:tabs>
                <w:tab w:val="clear" w:pos="765"/>
              </w:tabs>
              <w:spacing w:line="240" w:lineRule="atLeast"/>
              <w:ind w:right="-79" w:hanging="79"/>
              <w:jc w:val="center"/>
              <w:rPr>
                <w:rFonts w:cs="Times New Roman"/>
                <w:szCs w:val="22"/>
              </w:rPr>
            </w:pPr>
            <w:r w:rsidRPr="008D2489">
              <w:rPr>
                <w:rFonts w:cs="Times New Roman"/>
                <w:b/>
                <w:bCs/>
                <w:szCs w:val="22"/>
                <w:lang w:bidi="th-TH"/>
              </w:rPr>
              <w:t xml:space="preserve">Consolidated and the </w:t>
            </w:r>
            <w:r w:rsidRPr="008D2489">
              <w:rPr>
                <w:rFonts w:cs="Times New Roman"/>
                <w:b/>
                <w:bCs/>
                <w:szCs w:val="22"/>
              </w:rPr>
              <w:t>Bank</w:t>
            </w:r>
          </w:p>
        </w:tc>
      </w:tr>
      <w:tr w:rsidR="00763D66" w:rsidRPr="008D2489" w14:paraId="04BE87DF" w14:textId="77777777">
        <w:tc>
          <w:tcPr>
            <w:tcW w:w="3420" w:type="dxa"/>
            <w:vAlign w:val="bottom"/>
          </w:tcPr>
          <w:p w14:paraId="537A7959" w14:textId="77777777" w:rsidR="00763D66" w:rsidRPr="008D2489" w:rsidRDefault="00763D66">
            <w:pPr>
              <w:spacing w:line="240" w:lineRule="atLeast"/>
              <w:ind w:right="-126"/>
              <w:rPr>
                <w:rFonts w:cs="Times New Roman"/>
                <w:szCs w:val="22"/>
              </w:rPr>
            </w:pPr>
          </w:p>
        </w:tc>
        <w:tc>
          <w:tcPr>
            <w:tcW w:w="1323" w:type="dxa"/>
            <w:vAlign w:val="bottom"/>
          </w:tcPr>
          <w:p w14:paraId="1C8E3103" w14:textId="77777777" w:rsidR="00763D66" w:rsidRPr="008D2489" w:rsidRDefault="00763D66">
            <w:pPr>
              <w:pStyle w:val="acctfourfigures"/>
              <w:tabs>
                <w:tab w:val="clear" w:pos="765"/>
              </w:tabs>
              <w:spacing w:line="240" w:lineRule="atLeast"/>
              <w:ind w:right="-79" w:hanging="79"/>
              <w:jc w:val="center"/>
              <w:rPr>
                <w:rFonts w:cs="Times New Roman"/>
                <w:szCs w:val="22"/>
              </w:rPr>
            </w:pPr>
            <w:r w:rsidRPr="008D2489">
              <w:rPr>
                <w:rFonts w:cs="Times New Roman"/>
                <w:szCs w:val="22"/>
              </w:rPr>
              <w:t>At</w:t>
            </w:r>
            <w:r w:rsidRPr="008D2489">
              <w:rPr>
                <w:rFonts w:cs="Times New Roman"/>
                <w:szCs w:val="22"/>
              </w:rPr>
              <w:br/>
              <w:t>1 January</w:t>
            </w:r>
            <w:r w:rsidRPr="008D2489">
              <w:rPr>
                <w:rFonts w:cs="Times New Roman"/>
                <w:szCs w:val="22"/>
              </w:rPr>
              <w:br/>
              <w:t>202</w:t>
            </w:r>
            <w:r>
              <w:rPr>
                <w:rFonts w:cs="Times New Roman"/>
                <w:szCs w:val="22"/>
              </w:rPr>
              <w:t>4</w:t>
            </w:r>
          </w:p>
        </w:tc>
        <w:tc>
          <w:tcPr>
            <w:tcW w:w="178" w:type="dxa"/>
            <w:vAlign w:val="bottom"/>
          </w:tcPr>
          <w:p w14:paraId="15FB063A" w14:textId="77777777" w:rsidR="00763D66" w:rsidRPr="008D2489" w:rsidRDefault="00763D66">
            <w:pPr>
              <w:pStyle w:val="acctfourfigures"/>
              <w:spacing w:line="240" w:lineRule="atLeast"/>
              <w:jc w:val="center"/>
              <w:rPr>
                <w:rFonts w:cs="Times New Roman"/>
                <w:szCs w:val="22"/>
              </w:rPr>
            </w:pPr>
          </w:p>
        </w:tc>
        <w:tc>
          <w:tcPr>
            <w:tcW w:w="1289" w:type="dxa"/>
            <w:vAlign w:val="bottom"/>
          </w:tcPr>
          <w:p w14:paraId="5A2A9325" w14:textId="77777777" w:rsidR="00763D66" w:rsidRPr="008D2489" w:rsidRDefault="00763D66">
            <w:pPr>
              <w:pStyle w:val="acctfourfigures"/>
              <w:tabs>
                <w:tab w:val="clear" w:pos="765"/>
              </w:tabs>
              <w:spacing w:line="240" w:lineRule="atLeast"/>
              <w:ind w:right="-79" w:hanging="79"/>
              <w:jc w:val="center"/>
              <w:rPr>
                <w:rFonts w:cs="Times New Roman"/>
                <w:szCs w:val="22"/>
              </w:rPr>
            </w:pPr>
            <w:r w:rsidRPr="008D2489">
              <w:rPr>
                <w:rFonts w:cs="Times New Roman"/>
                <w:szCs w:val="22"/>
              </w:rPr>
              <w:t>Additions</w:t>
            </w:r>
          </w:p>
        </w:tc>
        <w:tc>
          <w:tcPr>
            <w:tcW w:w="180" w:type="dxa"/>
            <w:vAlign w:val="bottom"/>
          </w:tcPr>
          <w:p w14:paraId="2E5BD57F" w14:textId="77777777" w:rsidR="00763D66" w:rsidRPr="008D2489" w:rsidRDefault="00763D66">
            <w:pPr>
              <w:pStyle w:val="acctfourfigures"/>
              <w:spacing w:line="240" w:lineRule="atLeast"/>
              <w:jc w:val="center"/>
              <w:rPr>
                <w:rFonts w:cs="Times New Roman"/>
                <w:szCs w:val="22"/>
              </w:rPr>
            </w:pPr>
          </w:p>
        </w:tc>
        <w:tc>
          <w:tcPr>
            <w:tcW w:w="1350" w:type="dxa"/>
            <w:vAlign w:val="bottom"/>
          </w:tcPr>
          <w:p w14:paraId="141A47ED" w14:textId="77777777" w:rsidR="00763D66" w:rsidRPr="008D2489" w:rsidRDefault="00763D66">
            <w:pPr>
              <w:pStyle w:val="acctfourfigures"/>
              <w:tabs>
                <w:tab w:val="clear" w:pos="765"/>
              </w:tabs>
              <w:spacing w:line="240" w:lineRule="atLeast"/>
              <w:ind w:left="-79" w:right="-79"/>
              <w:jc w:val="center"/>
              <w:rPr>
                <w:rFonts w:cs="Times New Roman"/>
                <w:szCs w:val="22"/>
              </w:rPr>
            </w:pPr>
            <w:r w:rsidRPr="008D2489">
              <w:rPr>
                <w:rFonts w:cs="Times New Roman"/>
                <w:szCs w:val="22"/>
              </w:rPr>
              <w:t>Disposals</w:t>
            </w:r>
          </w:p>
        </w:tc>
        <w:tc>
          <w:tcPr>
            <w:tcW w:w="178" w:type="dxa"/>
            <w:vAlign w:val="bottom"/>
          </w:tcPr>
          <w:p w14:paraId="4F45F9F5" w14:textId="77777777" w:rsidR="00763D66" w:rsidRPr="008D2489" w:rsidRDefault="00763D66">
            <w:pPr>
              <w:pStyle w:val="acctfourfigures"/>
              <w:spacing w:line="240" w:lineRule="atLeast"/>
              <w:jc w:val="center"/>
              <w:rPr>
                <w:rFonts w:cs="Times New Roman"/>
                <w:szCs w:val="22"/>
              </w:rPr>
            </w:pPr>
          </w:p>
        </w:tc>
        <w:tc>
          <w:tcPr>
            <w:tcW w:w="1262" w:type="dxa"/>
            <w:vAlign w:val="bottom"/>
          </w:tcPr>
          <w:p w14:paraId="4A9301F2" w14:textId="79BD008B" w:rsidR="00763D66" w:rsidRPr="008D2489" w:rsidRDefault="00763D66">
            <w:pPr>
              <w:pStyle w:val="acctfourfigures"/>
              <w:tabs>
                <w:tab w:val="clear" w:pos="765"/>
              </w:tabs>
              <w:spacing w:line="240" w:lineRule="atLeast"/>
              <w:ind w:left="-79" w:right="-79"/>
              <w:jc w:val="center"/>
              <w:rPr>
                <w:rFonts w:cs="Times New Roman"/>
                <w:spacing w:val="-4"/>
                <w:szCs w:val="22"/>
              </w:rPr>
            </w:pPr>
            <w:r w:rsidRPr="008D2489">
              <w:rPr>
                <w:rFonts w:cs="Times New Roman"/>
                <w:color w:val="000000"/>
                <w:spacing w:val="-4"/>
                <w:szCs w:val="22"/>
                <w:lang w:eastAsia="en-GB" w:bidi="th-TH"/>
              </w:rPr>
              <w:t xml:space="preserve"> At </w:t>
            </w:r>
            <w:r w:rsidRPr="008D2489">
              <w:rPr>
                <w:rFonts w:cs="Times New Roman"/>
                <w:color w:val="000000"/>
                <w:spacing w:val="-4"/>
                <w:szCs w:val="22"/>
                <w:lang w:eastAsia="en-GB" w:bidi="th-TH"/>
              </w:rPr>
              <w:br/>
            </w:r>
            <w:r w:rsidRPr="008D2489">
              <w:rPr>
                <w:rFonts w:cs="Times New Roman"/>
                <w:spacing w:val="-4"/>
                <w:szCs w:val="22"/>
              </w:rPr>
              <w:t>3</w:t>
            </w:r>
            <w:r>
              <w:rPr>
                <w:rFonts w:cs="Times New Roman"/>
                <w:spacing w:val="-4"/>
                <w:szCs w:val="22"/>
              </w:rPr>
              <w:t>0 June</w:t>
            </w:r>
            <w:r w:rsidRPr="008D2489">
              <w:rPr>
                <w:rFonts w:cs="Times New Roman"/>
                <w:color w:val="000000"/>
                <w:spacing w:val="-4"/>
                <w:szCs w:val="22"/>
                <w:lang w:eastAsia="en-GB" w:bidi="th-TH"/>
              </w:rPr>
              <w:br/>
              <w:t>202</w:t>
            </w:r>
            <w:r>
              <w:rPr>
                <w:rFonts w:cs="Times New Roman"/>
                <w:color w:val="000000"/>
                <w:spacing w:val="-4"/>
                <w:szCs w:val="22"/>
                <w:lang w:eastAsia="en-GB" w:bidi="th-TH"/>
              </w:rPr>
              <w:t>5</w:t>
            </w:r>
          </w:p>
        </w:tc>
      </w:tr>
      <w:tr w:rsidR="00763D66" w:rsidRPr="008D2489" w14:paraId="380A3CDB" w14:textId="77777777">
        <w:tc>
          <w:tcPr>
            <w:tcW w:w="3420" w:type="dxa"/>
            <w:vAlign w:val="bottom"/>
          </w:tcPr>
          <w:p w14:paraId="1C6F1928" w14:textId="77777777" w:rsidR="00763D66" w:rsidRPr="008D2489" w:rsidRDefault="00763D66">
            <w:pPr>
              <w:spacing w:line="240" w:lineRule="atLeast"/>
              <w:ind w:right="-126"/>
              <w:rPr>
                <w:rFonts w:cs="Times New Roman"/>
                <w:b/>
                <w:bCs/>
                <w:i/>
                <w:iCs/>
                <w:szCs w:val="22"/>
              </w:rPr>
            </w:pPr>
          </w:p>
        </w:tc>
        <w:tc>
          <w:tcPr>
            <w:tcW w:w="5760" w:type="dxa"/>
            <w:gridSpan w:val="7"/>
            <w:vAlign w:val="bottom"/>
          </w:tcPr>
          <w:p w14:paraId="6D24CE46" w14:textId="77777777" w:rsidR="00763D66" w:rsidRPr="008D2489" w:rsidRDefault="00763D66">
            <w:pPr>
              <w:pStyle w:val="acctfourfigures"/>
              <w:tabs>
                <w:tab w:val="clear" w:pos="765"/>
              </w:tabs>
              <w:spacing w:line="240" w:lineRule="atLeast"/>
              <w:ind w:right="11"/>
              <w:jc w:val="center"/>
              <w:rPr>
                <w:rFonts w:cs="Times New Roman"/>
                <w:szCs w:val="22"/>
              </w:rPr>
            </w:pPr>
            <w:r w:rsidRPr="008D2489">
              <w:rPr>
                <w:rFonts w:cs="Times New Roman"/>
                <w:i/>
                <w:iCs/>
                <w:szCs w:val="22"/>
              </w:rPr>
              <w:t>(in thousand Baht)</w:t>
            </w:r>
          </w:p>
        </w:tc>
      </w:tr>
      <w:tr w:rsidR="00763D66" w:rsidRPr="008D2489" w14:paraId="09CAF05D" w14:textId="77777777">
        <w:tc>
          <w:tcPr>
            <w:tcW w:w="3420" w:type="dxa"/>
            <w:vAlign w:val="bottom"/>
          </w:tcPr>
          <w:p w14:paraId="7BCD66E9" w14:textId="77777777" w:rsidR="00763D66" w:rsidRPr="008D2489" w:rsidRDefault="00763D66">
            <w:pPr>
              <w:spacing w:line="240" w:lineRule="atLeast"/>
              <w:ind w:right="-126"/>
              <w:rPr>
                <w:rFonts w:cs="Times New Roman"/>
                <w:szCs w:val="22"/>
                <w:vertAlign w:val="superscript"/>
              </w:rPr>
            </w:pPr>
            <w:r w:rsidRPr="008D2489">
              <w:rPr>
                <w:rFonts w:cs="Times New Roman"/>
                <w:szCs w:val="22"/>
              </w:rPr>
              <w:t>Assets from settlement of debts</w:t>
            </w:r>
            <w:r w:rsidRPr="008D2489">
              <w:rPr>
                <w:rFonts w:cs="Times New Roman"/>
                <w:szCs w:val="22"/>
                <w:vertAlign w:val="superscript"/>
              </w:rPr>
              <w:t>*</w:t>
            </w:r>
          </w:p>
        </w:tc>
        <w:tc>
          <w:tcPr>
            <w:tcW w:w="1323" w:type="dxa"/>
            <w:vAlign w:val="bottom"/>
          </w:tcPr>
          <w:p w14:paraId="11F1F22E" w14:textId="77777777" w:rsidR="00763D66" w:rsidRPr="008D2489" w:rsidRDefault="00763D66">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09E49A2B" w14:textId="77777777" w:rsidR="00763D66" w:rsidRPr="008D2489" w:rsidRDefault="00763D66">
            <w:pPr>
              <w:pStyle w:val="acctfourfigures"/>
              <w:tabs>
                <w:tab w:val="clear" w:pos="765"/>
                <w:tab w:val="decimal" w:pos="1064"/>
              </w:tabs>
              <w:spacing w:line="240" w:lineRule="atLeast"/>
              <w:jc w:val="both"/>
              <w:rPr>
                <w:rFonts w:cs="Times New Roman"/>
                <w:szCs w:val="22"/>
              </w:rPr>
            </w:pPr>
          </w:p>
        </w:tc>
        <w:tc>
          <w:tcPr>
            <w:tcW w:w="1289" w:type="dxa"/>
            <w:vAlign w:val="bottom"/>
          </w:tcPr>
          <w:p w14:paraId="21FB13BA" w14:textId="77777777" w:rsidR="00763D66" w:rsidRPr="008D2489" w:rsidRDefault="00763D66">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38309193" w14:textId="77777777" w:rsidR="00763D66" w:rsidRPr="008D2489" w:rsidRDefault="00763D66">
            <w:pPr>
              <w:pStyle w:val="acctfourfigures"/>
              <w:tabs>
                <w:tab w:val="clear" w:pos="765"/>
                <w:tab w:val="decimal" w:pos="1064"/>
              </w:tabs>
              <w:spacing w:line="240" w:lineRule="atLeast"/>
              <w:jc w:val="both"/>
              <w:rPr>
                <w:rFonts w:cs="Times New Roman"/>
                <w:szCs w:val="22"/>
              </w:rPr>
            </w:pPr>
          </w:p>
        </w:tc>
        <w:tc>
          <w:tcPr>
            <w:tcW w:w="1350" w:type="dxa"/>
            <w:vAlign w:val="bottom"/>
          </w:tcPr>
          <w:p w14:paraId="3A4D876C" w14:textId="77777777" w:rsidR="00763D66" w:rsidRPr="008D2489" w:rsidRDefault="00763D66">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4B511DF7" w14:textId="77777777" w:rsidR="00763D66" w:rsidRPr="008D2489" w:rsidRDefault="00763D66">
            <w:pPr>
              <w:pStyle w:val="acctfourfigures"/>
              <w:tabs>
                <w:tab w:val="clear" w:pos="765"/>
                <w:tab w:val="decimal" w:pos="1064"/>
              </w:tabs>
              <w:spacing w:line="240" w:lineRule="atLeast"/>
              <w:jc w:val="both"/>
              <w:rPr>
                <w:rFonts w:cs="Times New Roman"/>
                <w:szCs w:val="22"/>
              </w:rPr>
            </w:pPr>
          </w:p>
        </w:tc>
        <w:tc>
          <w:tcPr>
            <w:tcW w:w="1262" w:type="dxa"/>
            <w:vAlign w:val="bottom"/>
          </w:tcPr>
          <w:p w14:paraId="01F75D82" w14:textId="77777777" w:rsidR="00763D66" w:rsidRPr="008D2489" w:rsidRDefault="00763D66">
            <w:pPr>
              <w:pStyle w:val="acctfourfigures"/>
              <w:tabs>
                <w:tab w:val="clear" w:pos="765"/>
                <w:tab w:val="decimal" w:pos="1064"/>
              </w:tabs>
              <w:spacing w:line="240" w:lineRule="atLeast"/>
              <w:ind w:right="11"/>
              <w:jc w:val="both"/>
              <w:rPr>
                <w:rFonts w:cs="Times New Roman"/>
                <w:szCs w:val="22"/>
              </w:rPr>
            </w:pPr>
          </w:p>
        </w:tc>
      </w:tr>
      <w:tr w:rsidR="00763D66" w:rsidRPr="008D2489" w14:paraId="2A2D9CF9" w14:textId="77777777">
        <w:tc>
          <w:tcPr>
            <w:tcW w:w="3420" w:type="dxa"/>
            <w:vAlign w:val="bottom"/>
          </w:tcPr>
          <w:p w14:paraId="4973D2BD" w14:textId="77777777" w:rsidR="00763D66" w:rsidRPr="008D2489" w:rsidRDefault="00763D66" w:rsidP="00763D66">
            <w:pPr>
              <w:spacing w:line="240" w:lineRule="atLeast"/>
              <w:ind w:right="-126"/>
              <w:rPr>
                <w:rFonts w:cs="Times New Roman"/>
                <w:szCs w:val="22"/>
              </w:rPr>
            </w:pPr>
            <w:r w:rsidRPr="008D2489">
              <w:rPr>
                <w:rFonts w:cs="Times New Roman"/>
                <w:szCs w:val="22"/>
              </w:rPr>
              <w:t>-  Immovable assets</w:t>
            </w:r>
          </w:p>
        </w:tc>
        <w:tc>
          <w:tcPr>
            <w:tcW w:w="1323" w:type="dxa"/>
          </w:tcPr>
          <w:p w14:paraId="7B687AE8" w14:textId="49149A05" w:rsidR="00763D66" w:rsidRPr="008D2489" w:rsidRDefault="00763D66" w:rsidP="0033518A">
            <w:pPr>
              <w:tabs>
                <w:tab w:val="decimal" w:pos="1088"/>
              </w:tabs>
              <w:spacing w:line="240" w:lineRule="atLeast"/>
              <w:ind w:right="-72"/>
              <w:rPr>
                <w:rFonts w:cs="Times New Roman"/>
                <w:szCs w:val="22"/>
              </w:rPr>
            </w:pPr>
            <w:r w:rsidRPr="00BB4E35">
              <w:rPr>
                <w:rFonts w:cs="Times New Roman"/>
                <w:szCs w:val="22"/>
              </w:rPr>
              <w:t>1,076,53</w:t>
            </w:r>
            <w:r>
              <w:rPr>
                <w:rFonts w:cs="Times New Roman"/>
                <w:szCs w:val="22"/>
              </w:rPr>
              <w:t>4</w:t>
            </w:r>
          </w:p>
        </w:tc>
        <w:tc>
          <w:tcPr>
            <w:tcW w:w="178" w:type="dxa"/>
            <w:vAlign w:val="bottom"/>
          </w:tcPr>
          <w:p w14:paraId="72401A87" w14:textId="77777777" w:rsidR="00763D66" w:rsidRPr="008D2489" w:rsidRDefault="00763D66" w:rsidP="0033518A">
            <w:pPr>
              <w:tabs>
                <w:tab w:val="decimal" w:pos="1088"/>
              </w:tabs>
              <w:spacing w:line="240" w:lineRule="atLeast"/>
              <w:ind w:right="-72"/>
              <w:rPr>
                <w:rFonts w:cs="Times New Roman"/>
                <w:szCs w:val="22"/>
              </w:rPr>
            </w:pPr>
          </w:p>
        </w:tc>
        <w:tc>
          <w:tcPr>
            <w:tcW w:w="1289" w:type="dxa"/>
          </w:tcPr>
          <w:p w14:paraId="20469DD0" w14:textId="3A3EF947" w:rsidR="00763D66" w:rsidRPr="0033518A" w:rsidRDefault="00A61EED" w:rsidP="0033518A">
            <w:pPr>
              <w:tabs>
                <w:tab w:val="decimal" w:pos="1088"/>
              </w:tabs>
              <w:spacing w:line="240" w:lineRule="atLeast"/>
              <w:ind w:right="-72"/>
              <w:rPr>
                <w:rFonts w:cs="Times New Roman"/>
                <w:szCs w:val="22"/>
                <w:cs/>
                <w:lang w:bidi="th-TH"/>
              </w:rPr>
            </w:pPr>
            <w:r w:rsidRPr="0033518A">
              <w:rPr>
                <w:rFonts w:cs="Times New Roman"/>
                <w:szCs w:val="22"/>
              </w:rPr>
              <w:t>47,14</w:t>
            </w:r>
            <w:r w:rsidR="004778B3" w:rsidRPr="0033518A">
              <w:rPr>
                <w:rFonts w:cs="Times New Roman"/>
                <w:szCs w:val="22"/>
              </w:rPr>
              <w:t>1</w:t>
            </w:r>
          </w:p>
        </w:tc>
        <w:tc>
          <w:tcPr>
            <w:tcW w:w="180" w:type="dxa"/>
            <w:vAlign w:val="bottom"/>
          </w:tcPr>
          <w:p w14:paraId="5020F646" w14:textId="77777777" w:rsidR="00763D66" w:rsidRPr="008D2489" w:rsidRDefault="00763D66" w:rsidP="0033518A">
            <w:pPr>
              <w:tabs>
                <w:tab w:val="decimal" w:pos="1088"/>
              </w:tabs>
              <w:spacing w:line="240" w:lineRule="atLeast"/>
              <w:ind w:right="-72"/>
              <w:rPr>
                <w:rFonts w:cs="Times New Roman"/>
                <w:szCs w:val="22"/>
              </w:rPr>
            </w:pPr>
          </w:p>
        </w:tc>
        <w:tc>
          <w:tcPr>
            <w:tcW w:w="1350" w:type="dxa"/>
          </w:tcPr>
          <w:p w14:paraId="1B94C0BC" w14:textId="112A37E9" w:rsidR="00763D66" w:rsidRPr="008D2489" w:rsidRDefault="00A61EED" w:rsidP="0033518A">
            <w:pPr>
              <w:tabs>
                <w:tab w:val="decimal" w:pos="1088"/>
              </w:tabs>
              <w:spacing w:line="240" w:lineRule="atLeast"/>
              <w:ind w:right="-72"/>
              <w:rPr>
                <w:rFonts w:cs="Times New Roman"/>
                <w:szCs w:val="22"/>
              </w:rPr>
            </w:pPr>
            <w:r>
              <w:rPr>
                <w:rFonts w:cs="Times New Roman"/>
                <w:szCs w:val="22"/>
              </w:rPr>
              <w:t>(2,380)</w:t>
            </w:r>
          </w:p>
        </w:tc>
        <w:tc>
          <w:tcPr>
            <w:tcW w:w="178" w:type="dxa"/>
            <w:vAlign w:val="bottom"/>
          </w:tcPr>
          <w:p w14:paraId="34B2B5F4" w14:textId="77777777" w:rsidR="00763D66" w:rsidRPr="008D2489" w:rsidRDefault="00763D66" w:rsidP="0033518A">
            <w:pPr>
              <w:tabs>
                <w:tab w:val="decimal" w:pos="1088"/>
              </w:tabs>
              <w:spacing w:line="240" w:lineRule="atLeast"/>
              <w:ind w:right="-72"/>
              <w:rPr>
                <w:rFonts w:cs="Times New Roman"/>
                <w:szCs w:val="22"/>
              </w:rPr>
            </w:pPr>
          </w:p>
        </w:tc>
        <w:tc>
          <w:tcPr>
            <w:tcW w:w="1262" w:type="dxa"/>
          </w:tcPr>
          <w:p w14:paraId="46FB1A52" w14:textId="1CEDF58F" w:rsidR="00763D66" w:rsidRPr="008D2489" w:rsidRDefault="00A61EED" w:rsidP="0033518A">
            <w:pPr>
              <w:tabs>
                <w:tab w:val="decimal" w:pos="1088"/>
              </w:tabs>
              <w:spacing w:line="240" w:lineRule="atLeast"/>
              <w:ind w:right="-72"/>
              <w:rPr>
                <w:rFonts w:cs="Times New Roman"/>
                <w:szCs w:val="22"/>
              </w:rPr>
            </w:pPr>
            <w:r>
              <w:rPr>
                <w:rFonts w:cs="Times New Roman"/>
                <w:szCs w:val="22"/>
              </w:rPr>
              <w:t>1,121,29</w:t>
            </w:r>
            <w:r w:rsidR="00544B64">
              <w:rPr>
                <w:rFonts w:cs="Times New Roman"/>
                <w:szCs w:val="22"/>
              </w:rPr>
              <w:t>5</w:t>
            </w:r>
          </w:p>
        </w:tc>
      </w:tr>
      <w:tr w:rsidR="00763D66" w:rsidRPr="008D2489" w14:paraId="13EA1C35" w14:textId="77777777">
        <w:tc>
          <w:tcPr>
            <w:tcW w:w="3420" w:type="dxa"/>
            <w:vAlign w:val="bottom"/>
          </w:tcPr>
          <w:p w14:paraId="3B2A6341" w14:textId="77777777" w:rsidR="00763D66" w:rsidRPr="008D2489" w:rsidRDefault="00763D66" w:rsidP="00763D66">
            <w:pPr>
              <w:spacing w:line="240" w:lineRule="atLeast"/>
              <w:ind w:right="-126"/>
              <w:rPr>
                <w:szCs w:val="22"/>
                <w:lang w:val="en-US" w:bidi="th-TH"/>
              </w:rPr>
            </w:pPr>
            <w:r w:rsidRPr="008D2489">
              <w:rPr>
                <w:szCs w:val="22"/>
                <w:lang w:bidi="th-TH"/>
              </w:rPr>
              <w:t>Total</w:t>
            </w:r>
          </w:p>
        </w:tc>
        <w:tc>
          <w:tcPr>
            <w:tcW w:w="1323" w:type="dxa"/>
            <w:tcBorders>
              <w:top w:val="single" w:sz="4" w:space="0" w:color="auto"/>
            </w:tcBorders>
          </w:tcPr>
          <w:p w14:paraId="642E981E" w14:textId="3827DE70" w:rsidR="00763D66" w:rsidRPr="008D2489" w:rsidRDefault="00763D66" w:rsidP="00763D66">
            <w:pPr>
              <w:tabs>
                <w:tab w:val="decimal" w:pos="1088"/>
              </w:tabs>
              <w:spacing w:line="240" w:lineRule="atLeast"/>
              <w:ind w:right="-72"/>
              <w:rPr>
                <w:rFonts w:cs="Times New Roman"/>
                <w:szCs w:val="22"/>
              </w:rPr>
            </w:pPr>
            <w:r w:rsidRPr="00BB4E35">
              <w:rPr>
                <w:rFonts w:cs="Times New Roman"/>
                <w:szCs w:val="22"/>
              </w:rPr>
              <w:t>1,076,53</w:t>
            </w:r>
            <w:r>
              <w:rPr>
                <w:rFonts w:cs="Times New Roman"/>
                <w:szCs w:val="22"/>
              </w:rPr>
              <w:t>4</w:t>
            </w:r>
          </w:p>
        </w:tc>
        <w:tc>
          <w:tcPr>
            <w:tcW w:w="178" w:type="dxa"/>
          </w:tcPr>
          <w:p w14:paraId="6A8E9921" w14:textId="2131939D" w:rsidR="00763D66" w:rsidRPr="008D2489" w:rsidRDefault="00763D66" w:rsidP="00763D66">
            <w:pPr>
              <w:spacing w:line="240" w:lineRule="atLeast"/>
              <w:rPr>
                <w:rFonts w:cs="Times New Roman"/>
                <w:szCs w:val="22"/>
              </w:rPr>
            </w:pPr>
          </w:p>
        </w:tc>
        <w:tc>
          <w:tcPr>
            <w:tcW w:w="1289" w:type="dxa"/>
            <w:tcBorders>
              <w:top w:val="single" w:sz="4" w:space="0" w:color="auto"/>
            </w:tcBorders>
          </w:tcPr>
          <w:p w14:paraId="7B9565D8" w14:textId="6FF21D7A" w:rsidR="00763D66" w:rsidRPr="008D2489" w:rsidRDefault="00A61EED" w:rsidP="00763D66">
            <w:pPr>
              <w:tabs>
                <w:tab w:val="decimal" w:pos="1100"/>
              </w:tabs>
              <w:spacing w:line="240" w:lineRule="atLeast"/>
              <w:ind w:right="-72"/>
              <w:rPr>
                <w:rFonts w:cs="Times New Roman"/>
                <w:szCs w:val="22"/>
              </w:rPr>
            </w:pPr>
            <w:r>
              <w:rPr>
                <w:rFonts w:cs="Times New Roman"/>
                <w:szCs w:val="22"/>
              </w:rPr>
              <w:t>47,14</w:t>
            </w:r>
            <w:r w:rsidR="00544B64">
              <w:rPr>
                <w:rFonts w:cs="Times New Roman"/>
                <w:szCs w:val="22"/>
              </w:rPr>
              <w:t>1</w:t>
            </w:r>
          </w:p>
        </w:tc>
        <w:tc>
          <w:tcPr>
            <w:tcW w:w="180" w:type="dxa"/>
          </w:tcPr>
          <w:p w14:paraId="2D710E06" w14:textId="77777777" w:rsidR="00763D66" w:rsidRPr="008D2489" w:rsidRDefault="00763D66" w:rsidP="00763D66">
            <w:pPr>
              <w:tabs>
                <w:tab w:val="decimal" w:pos="1100"/>
              </w:tabs>
              <w:spacing w:line="240" w:lineRule="atLeast"/>
              <w:rPr>
                <w:rFonts w:cs="Times New Roman"/>
                <w:szCs w:val="22"/>
              </w:rPr>
            </w:pPr>
          </w:p>
        </w:tc>
        <w:tc>
          <w:tcPr>
            <w:tcW w:w="1350" w:type="dxa"/>
            <w:tcBorders>
              <w:top w:val="single" w:sz="4" w:space="0" w:color="auto"/>
            </w:tcBorders>
          </w:tcPr>
          <w:p w14:paraId="6533CE13" w14:textId="0EEF66CB" w:rsidR="00763D66" w:rsidRPr="008D2489" w:rsidRDefault="00A61EED" w:rsidP="00763D66">
            <w:pPr>
              <w:tabs>
                <w:tab w:val="decimal" w:pos="1105"/>
              </w:tabs>
              <w:spacing w:line="240" w:lineRule="atLeast"/>
              <w:ind w:right="-72"/>
              <w:rPr>
                <w:rFonts w:cs="Times New Roman"/>
                <w:szCs w:val="22"/>
              </w:rPr>
            </w:pPr>
            <w:r>
              <w:rPr>
                <w:rFonts w:cs="Times New Roman"/>
                <w:szCs w:val="22"/>
              </w:rPr>
              <w:t>(2,380)</w:t>
            </w:r>
          </w:p>
        </w:tc>
        <w:tc>
          <w:tcPr>
            <w:tcW w:w="178" w:type="dxa"/>
          </w:tcPr>
          <w:p w14:paraId="0F759D33" w14:textId="77777777" w:rsidR="00763D66" w:rsidRPr="008D2489" w:rsidRDefault="00763D66" w:rsidP="00763D66">
            <w:pPr>
              <w:tabs>
                <w:tab w:val="decimal" w:pos="1100"/>
              </w:tabs>
              <w:spacing w:line="240" w:lineRule="atLeast"/>
              <w:rPr>
                <w:rFonts w:cs="Times New Roman"/>
                <w:szCs w:val="22"/>
              </w:rPr>
            </w:pPr>
          </w:p>
        </w:tc>
        <w:tc>
          <w:tcPr>
            <w:tcW w:w="1262" w:type="dxa"/>
            <w:tcBorders>
              <w:top w:val="single" w:sz="4" w:space="0" w:color="auto"/>
            </w:tcBorders>
          </w:tcPr>
          <w:p w14:paraId="2E1C6F64" w14:textId="3661C9CE" w:rsidR="00763D66" w:rsidRPr="008D2489" w:rsidRDefault="00A61EED" w:rsidP="00763D66">
            <w:pPr>
              <w:tabs>
                <w:tab w:val="decimal" w:pos="1070"/>
              </w:tabs>
              <w:spacing w:line="240" w:lineRule="atLeast"/>
              <w:ind w:right="-72"/>
              <w:rPr>
                <w:rFonts w:cs="Times New Roman"/>
                <w:szCs w:val="22"/>
              </w:rPr>
            </w:pPr>
            <w:r>
              <w:rPr>
                <w:rFonts w:cs="Times New Roman"/>
                <w:szCs w:val="22"/>
              </w:rPr>
              <w:t>1,121,29</w:t>
            </w:r>
            <w:r w:rsidR="00544B64">
              <w:rPr>
                <w:rFonts w:cs="Times New Roman"/>
                <w:szCs w:val="22"/>
              </w:rPr>
              <w:t>5</w:t>
            </w:r>
          </w:p>
        </w:tc>
      </w:tr>
      <w:tr w:rsidR="00763D66" w:rsidRPr="00334F28" w14:paraId="6C75C893" w14:textId="77777777">
        <w:tc>
          <w:tcPr>
            <w:tcW w:w="3420" w:type="dxa"/>
            <w:vAlign w:val="bottom"/>
          </w:tcPr>
          <w:p w14:paraId="1748DEAB" w14:textId="77777777" w:rsidR="00763D66" w:rsidRPr="008D2489" w:rsidRDefault="00763D66" w:rsidP="00763D66">
            <w:pPr>
              <w:spacing w:line="240" w:lineRule="atLeast"/>
              <w:ind w:right="-126"/>
              <w:rPr>
                <w:i/>
                <w:iCs/>
                <w:szCs w:val="22"/>
                <w:lang w:bidi="th-TH"/>
              </w:rPr>
            </w:pPr>
            <w:r w:rsidRPr="008D2489">
              <w:rPr>
                <w:i/>
                <w:iCs/>
                <w:szCs w:val="22"/>
                <w:lang w:bidi="th-TH"/>
              </w:rPr>
              <w:t xml:space="preserve">Less </w:t>
            </w:r>
            <w:r w:rsidRPr="008D2489">
              <w:rPr>
                <w:szCs w:val="22"/>
                <w:lang w:bidi="th-TH"/>
              </w:rPr>
              <w:t>allowance for impairment loss</w:t>
            </w:r>
          </w:p>
        </w:tc>
        <w:tc>
          <w:tcPr>
            <w:tcW w:w="1323" w:type="dxa"/>
            <w:tcBorders>
              <w:bottom w:val="single" w:sz="4" w:space="0" w:color="auto"/>
            </w:tcBorders>
          </w:tcPr>
          <w:p w14:paraId="61930F8D" w14:textId="000DB849" w:rsidR="00763D66" w:rsidRPr="008D2489" w:rsidRDefault="00763D66" w:rsidP="00763D66">
            <w:pPr>
              <w:tabs>
                <w:tab w:val="decimal" w:pos="1088"/>
              </w:tabs>
              <w:spacing w:line="240" w:lineRule="atLeast"/>
              <w:ind w:right="-72"/>
              <w:rPr>
                <w:rFonts w:cs="Times New Roman"/>
                <w:b/>
                <w:bCs/>
                <w:szCs w:val="22"/>
                <w:cs/>
                <w:lang w:bidi="th-TH"/>
              </w:rPr>
            </w:pPr>
            <w:r w:rsidRPr="00BB4E35">
              <w:rPr>
                <w:rFonts w:cs="Times New Roman"/>
                <w:szCs w:val="22"/>
              </w:rPr>
              <w:t>(2,692)</w:t>
            </w:r>
          </w:p>
        </w:tc>
        <w:tc>
          <w:tcPr>
            <w:tcW w:w="178" w:type="dxa"/>
          </w:tcPr>
          <w:p w14:paraId="61C86E5C" w14:textId="77777777" w:rsidR="00763D66" w:rsidRPr="008D2489" w:rsidRDefault="00763D66" w:rsidP="00763D66">
            <w:pPr>
              <w:spacing w:line="240" w:lineRule="atLeast"/>
              <w:rPr>
                <w:rFonts w:cs="Times New Roman"/>
                <w:b/>
                <w:bCs/>
                <w:szCs w:val="22"/>
              </w:rPr>
            </w:pPr>
          </w:p>
        </w:tc>
        <w:tc>
          <w:tcPr>
            <w:tcW w:w="1289" w:type="dxa"/>
            <w:tcBorders>
              <w:bottom w:val="single" w:sz="4" w:space="0" w:color="auto"/>
            </w:tcBorders>
          </w:tcPr>
          <w:p w14:paraId="613EACF7" w14:textId="6087C0AC" w:rsidR="00763D66" w:rsidRPr="00334F28" w:rsidRDefault="00A61EED" w:rsidP="00763D66">
            <w:pPr>
              <w:tabs>
                <w:tab w:val="decimal" w:pos="1100"/>
              </w:tabs>
              <w:spacing w:line="240" w:lineRule="atLeast"/>
              <w:ind w:right="-72"/>
              <w:rPr>
                <w:rFonts w:cs="Times New Roman"/>
                <w:szCs w:val="22"/>
              </w:rPr>
            </w:pPr>
            <w:r>
              <w:rPr>
                <w:rFonts w:cs="Times New Roman"/>
                <w:szCs w:val="22"/>
              </w:rPr>
              <w:t>(9,74</w:t>
            </w:r>
            <w:r w:rsidR="00544B64">
              <w:rPr>
                <w:rFonts w:cs="Times New Roman"/>
                <w:szCs w:val="22"/>
              </w:rPr>
              <w:t>2</w:t>
            </w:r>
            <w:r>
              <w:rPr>
                <w:rFonts w:cs="Times New Roman"/>
                <w:szCs w:val="22"/>
              </w:rPr>
              <w:t>)</w:t>
            </w:r>
          </w:p>
        </w:tc>
        <w:tc>
          <w:tcPr>
            <w:tcW w:w="180" w:type="dxa"/>
          </w:tcPr>
          <w:p w14:paraId="3C7E6F00" w14:textId="77777777" w:rsidR="00763D66" w:rsidRPr="008D2489" w:rsidRDefault="00763D66" w:rsidP="00763D66">
            <w:pPr>
              <w:tabs>
                <w:tab w:val="decimal" w:pos="1100"/>
              </w:tabs>
              <w:spacing w:line="240" w:lineRule="atLeast"/>
              <w:rPr>
                <w:rFonts w:cs="Times New Roman"/>
                <w:b/>
                <w:bCs/>
                <w:szCs w:val="22"/>
              </w:rPr>
            </w:pPr>
          </w:p>
        </w:tc>
        <w:tc>
          <w:tcPr>
            <w:tcW w:w="1350" w:type="dxa"/>
            <w:tcBorders>
              <w:bottom w:val="single" w:sz="4" w:space="0" w:color="auto"/>
            </w:tcBorders>
          </w:tcPr>
          <w:p w14:paraId="597522B9" w14:textId="04EF02D4" w:rsidR="00763D66" w:rsidRPr="00334F28" w:rsidRDefault="00A61EED" w:rsidP="00763D66">
            <w:pPr>
              <w:tabs>
                <w:tab w:val="decimal" w:pos="1105"/>
              </w:tabs>
              <w:spacing w:line="240" w:lineRule="atLeast"/>
              <w:ind w:right="-72"/>
              <w:rPr>
                <w:rFonts w:cs="Times New Roman"/>
                <w:szCs w:val="22"/>
              </w:rPr>
            </w:pPr>
            <w:r>
              <w:rPr>
                <w:rFonts w:cs="Times New Roman"/>
                <w:szCs w:val="22"/>
              </w:rPr>
              <w:t>-</w:t>
            </w:r>
          </w:p>
        </w:tc>
        <w:tc>
          <w:tcPr>
            <w:tcW w:w="178" w:type="dxa"/>
          </w:tcPr>
          <w:p w14:paraId="7DC1F73C" w14:textId="77777777" w:rsidR="00763D66" w:rsidRPr="008D2489" w:rsidRDefault="00763D66" w:rsidP="00763D66">
            <w:pPr>
              <w:tabs>
                <w:tab w:val="decimal" w:pos="1100"/>
              </w:tabs>
              <w:spacing w:line="240" w:lineRule="atLeast"/>
              <w:rPr>
                <w:rFonts w:cs="Times New Roman"/>
                <w:b/>
                <w:bCs/>
                <w:szCs w:val="22"/>
              </w:rPr>
            </w:pPr>
          </w:p>
        </w:tc>
        <w:tc>
          <w:tcPr>
            <w:tcW w:w="1262" w:type="dxa"/>
            <w:tcBorders>
              <w:bottom w:val="single" w:sz="4" w:space="0" w:color="auto"/>
            </w:tcBorders>
          </w:tcPr>
          <w:p w14:paraId="1536A572" w14:textId="52F76258" w:rsidR="00763D66" w:rsidRPr="00334F28" w:rsidRDefault="00A61EED" w:rsidP="00763D66">
            <w:pPr>
              <w:tabs>
                <w:tab w:val="decimal" w:pos="1070"/>
              </w:tabs>
              <w:spacing w:line="240" w:lineRule="atLeast"/>
              <w:ind w:right="-72"/>
              <w:rPr>
                <w:rFonts w:cs="Times New Roman"/>
                <w:szCs w:val="22"/>
              </w:rPr>
            </w:pPr>
            <w:r>
              <w:rPr>
                <w:rFonts w:cs="Times New Roman"/>
                <w:szCs w:val="22"/>
              </w:rPr>
              <w:t>(12,43</w:t>
            </w:r>
            <w:r w:rsidR="00544B64">
              <w:rPr>
                <w:rFonts w:cs="Times New Roman"/>
                <w:szCs w:val="22"/>
              </w:rPr>
              <w:t>4</w:t>
            </w:r>
            <w:r>
              <w:rPr>
                <w:rFonts w:cs="Times New Roman"/>
                <w:szCs w:val="22"/>
              </w:rPr>
              <w:t>)</w:t>
            </w:r>
          </w:p>
        </w:tc>
      </w:tr>
      <w:tr w:rsidR="00763D66" w:rsidRPr="008D2489" w14:paraId="03A86318" w14:textId="77777777">
        <w:tc>
          <w:tcPr>
            <w:tcW w:w="3420" w:type="dxa"/>
            <w:vAlign w:val="bottom"/>
          </w:tcPr>
          <w:p w14:paraId="7D9C9826" w14:textId="77777777" w:rsidR="00763D66" w:rsidRPr="008D2489" w:rsidRDefault="00763D66" w:rsidP="00763D66">
            <w:pPr>
              <w:spacing w:line="240" w:lineRule="atLeast"/>
              <w:ind w:right="-126"/>
              <w:rPr>
                <w:b/>
                <w:bCs/>
                <w:szCs w:val="22"/>
                <w:lang w:bidi="th-TH"/>
              </w:rPr>
            </w:pPr>
            <w:r w:rsidRPr="008D2489">
              <w:rPr>
                <w:b/>
                <w:bCs/>
                <w:szCs w:val="22"/>
                <w:lang w:bidi="th-TH"/>
              </w:rPr>
              <w:t>Net</w:t>
            </w:r>
          </w:p>
        </w:tc>
        <w:tc>
          <w:tcPr>
            <w:tcW w:w="1323" w:type="dxa"/>
            <w:tcBorders>
              <w:top w:val="single" w:sz="4" w:space="0" w:color="auto"/>
              <w:bottom w:val="double" w:sz="4" w:space="0" w:color="auto"/>
            </w:tcBorders>
          </w:tcPr>
          <w:p w14:paraId="7B85E79B" w14:textId="65E6D659" w:rsidR="00763D66" w:rsidRPr="008D2489" w:rsidRDefault="00763D66" w:rsidP="00763D66">
            <w:pPr>
              <w:tabs>
                <w:tab w:val="decimal" w:pos="1088"/>
              </w:tabs>
              <w:spacing w:line="240" w:lineRule="atLeast"/>
              <w:ind w:right="-72"/>
              <w:rPr>
                <w:rFonts w:cs="Times New Roman"/>
                <w:b/>
                <w:bCs/>
                <w:szCs w:val="22"/>
              </w:rPr>
            </w:pPr>
            <w:r w:rsidRPr="00BB4E35">
              <w:rPr>
                <w:rFonts w:cs="Times New Roman"/>
                <w:b/>
                <w:bCs/>
                <w:szCs w:val="22"/>
              </w:rPr>
              <w:t>1,073,84</w:t>
            </w:r>
            <w:r>
              <w:rPr>
                <w:rFonts w:cs="Times New Roman"/>
                <w:b/>
                <w:bCs/>
                <w:szCs w:val="22"/>
              </w:rPr>
              <w:t>2</w:t>
            </w:r>
          </w:p>
        </w:tc>
        <w:tc>
          <w:tcPr>
            <w:tcW w:w="178" w:type="dxa"/>
          </w:tcPr>
          <w:p w14:paraId="5B13249C" w14:textId="77777777" w:rsidR="00763D66" w:rsidRPr="008D2489" w:rsidRDefault="00763D66" w:rsidP="00763D66">
            <w:pPr>
              <w:spacing w:line="240" w:lineRule="atLeast"/>
              <w:rPr>
                <w:rFonts w:cs="Times New Roman"/>
                <w:b/>
                <w:bCs/>
                <w:szCs w:val="22"/>
              </w:rPr>
            </w:pPr>
          </w:p>
        </w:tc>
        <w:tc>
          <w:tcPr>
            <w:tcW w:w="1289" w:type="dxa"/>
            <w:tcBorders>
              <w:top w:val="single" w:sz="4" w:space="0" w:color="auto"/>
              <w:bottom w:val="double" w:sz="4" w:space="0" w:color="auto"/>
            </w:tcBorders>
          </w:tcPr>
          <w:p w14:paraId="087065E4" w14:textId="476022D3" w:rsidR="00763D66" w:rsidRPr="008D2489" w:rsidRDefault="00A61EED" w:rsidP="00763D66">
            <w:pPr>
              <w:tabs>
                <w:tab w:val="decimal" w:pos="1100"/>
              </w:tabs>
              <w:spacing w:line="240" w:lineRule="atLeast"/>
              <w:ind w:right="-72"/>
              <w:rPr>
                <w:rFonts w:cs="Times New Roman"/>
                <w:b/>
                <w:bCs/>
                <w:szCs w:val="22"/>
              </w:rPr>
            </w:pPr>
            <w:r>
              <w:rPr>
                <w:rFonts w:cs="Times New Roman"/>
                <w:b/>
                <w:bCs/>
                <w:szCs w:val="22"/>
              </w:rPr>
              <w:t>37,399</w:t>
            </w:r>
          </w:p>
        </w:tc>
        <w:tc>
          <w:tcPr>
            <w:tcW w:w="180" w:type="dxa"/>
          </w:tcPr>
          <w:p w14:paraId="5B01A0E9" w14:textId="77777777" w:rsidR="00763D66" w:rsidRPr="008D2489" w:rsidRDefault="00763D66" w:rsidP="00763D66">
            <w:pPr>
              <w:tabs>
                <w:tab w:val="decimal" w:pos="1100"/>
              </w:tabs>
              <w:spacing w:line="240" w:lineRule="atLeast"/>
              <w:rPr>
                <w:rFonts w:cs="Times New Roman"/>
                <w:b/>
                <w:bCs/>
                <w:szCs w:val="22"/>
              </w:rPr>
            </w:pPr>
          </w:p>
        </w:tc>
        <w:tc>
          <w:tcPr>
            <w:tcW w:w="1350" w:type="dxa"/>
            <w:tcBorders>
              <w:top w:val="single" w:sz="4" w:space="0" w:color="auto"/>
              <w:bottom w:val="double" w:sz="4" w:space="0" w:color="auto"/>
            </w:tcBorders>
          </w:tcPr>
          <w:p w14:paraId="6886F69D" w14:textId="7A1A42E4" w:rsidR="00763D66" w:rsidRPr="008D2489" w:rsidRDefault="00A61EED" w:rsidP="00763D66">
            <w:pPr>
              <w:tabs>
                <w:tab w:val="decimal" w:pos="1105"/>
              </w:tabs>
              <w:spacing w:line="240" w:lineRule="atLeast"/>
              <w:ind w:right="-72"/>
              <w:rPr>
                <w:rFonts w:cs="Times New Roman"/>
                <w:b/>
                <w:bCs/>
                <w:szCs w:val="22"/>
              </w:rPr>
            </w:pPr>
            <w:r>
              <w:rPr>
                <w:rFonts w:cs="Times New Roman"/>
                <w:b/>
                <w:bCs/>
                <w:szCs w:val="22"/>
              </w:rPr>
              <w:t>(2,380)</w:t>
            </w:r>
          </w:p>
        </w:tc>
        <w:tc>
          <w:tcPr>
            <w:tcW w:w="178" w:type="dxa"/>
          </w:tcPr>
          <w:p w14:paraId="1CAFDB6D" w14:textId="77777777" w:rsidR="00763D66" w:rsidRPr="008D2489" w:rsidRDefault="00763D66" w:rsidP="00763D66">
            <w:pPr>
              <w:tabs>
                <w:tab w:val="decimal" w:pos="1100"/>
              </w:tabs>
              <w:spacing w:line="240" w:lineRule="atLeast"/>
              <w:rPr>
                <w:rFonts w:cs="Times New Roman"/>
                <w:b/>
                <w:bCs/>
                <w:szCs w:val="22"/>
              </w:rPr>
            </w:pPr>
          </w:p>
        </w:tc>
        <w:tc>
          <w:tcPr>
            <w:tcW w:w="1262" w:type="dxa"/>
            <w:tcBorders>
              <w:top w:val="single" w:sz="4" w:space="0" w:color="auto"/>
              <w:bottom w:val="double" w:sz="4" w:space="0" w:color="auto"/>
            </w:tcBorders>
          </w:tcPr>
          <w:p w14:paraId="218197C7" w14:textId="19264C37" w:rsidR="00763D66" w:rsidRPr="00AA6956" w:rsidRDefault="00A61EED" w:rsidP="00763D66">
            <w:pPr>
              <w:tabs>
                <w:tab w:val="decimal" w:pos="1070"/>
              </w:tabs>
              <w:spacing w:line="240" w:lineRule="atLeast"/>
              <w:ind w:right="-72"/>
              <w:rPr>
                <w:rFonts w:cstheme="minorBidi"/>
                <w:b/>
                <w:bCs/>
                <w:szCs w:val="28"/>
                <w:lang w:bidi="th-TH"/>
              </w:rPr>
            </w:pPr>
            <w:r>
              <w:rPr>
                <w:rFonts w:cs="Times New Roman"/>
                <w:b/>
                <w:bCs/>
                <w:szCs w:val="22"/>
              </w:rPr>
              <w:t>1,108,861</w:t>
            </w:r>
          </w:p>
        </w:tc>
      </w:tr>
    </w:tbl>
    <w:p w14:paraId="43B0EFC8" w14:textId="77777777" w:rsidR="003125C8" w:rsidRDefault="003125C8" w:rsidP="00D101FF">
      <w:pPr>
        <w:pStyle w:val="PlainText"/>
        <w:tabs>
          <w:tab w:val="left" w:pos="540"/>
        </w:tabs>
        <w:spacing w:line="240" w:lineRule="atLeast"/>
        <w:ind w:left="540" w:right="-28"/>
        <w:jc w:val="both"/>
        <w:rPr>
          <w:rFonts w:ascii="Times New Roman" w:hAnsi="Times New Roman" w:cs="Times New Roman"/>
          <w:sz w:val="22"/>
          <w:szCs w:val="22"/>
          <w:vertAlign w:val="superscript"/>
          <w:lang w:val="en-GB"/>
        </w:rPr>
      </w:pPr>
    </w:p>
    <w:p w14:paraId="74FBD30B" w14:textId="2D201ACD" w:rsidR="00D101FF" w:rsidRPr="0012708E" w:rsidRDefault="00D101FF" w:rsidP="00D101FF">
      <w:pPr>
        <w:pStyle w:val="PlainText"/>
        <w:tabs>
          <w:tab w:val="left" w:pos="540"/>
        </w:tabs>
        <w:spacing w:line="240" w:lineRule="atLeast"/>
        <w:ind w:left="540" w:right="-28"/>
        <w:jc w:val="both"/>
        <w:rPr>
          <w:rFonts w:ascii="Times New Roman" w:hAnsi="Times New Roman" w:cs="Times New Roman"/>
          <w:sz w:val="22"/>
          <w:szCs w:val="22"/>
          <w:lang w:val="en-GB"/>
        </w:rPr>
      </w:pPr>
      <w:r w:rsidRPr="0012708E">
        <w:rPr>
          <w:rFonts w:ascii="Times New Roman" w:hAnsi="Times New Roman" w:cs="Times New Roman"/>
          <w:sz w:val="22"/>
          <w:szCs w:val="22"/>
          <w:vertAlign w:val="superscript"/>
          <w:lang w:val="en-GB"/>
        </w:rPr>
        <w:t>*</w:t>
      </w:r>
      <w:r>
        <w:rPr>
          <w:rFonts w:ascii="Times New Roman" w:hAnsi="Times New Roman" w:cs="Times New Roman"/>
          <w:sz w:val="18"/>
          <w:szCs w:val="18"/>
          <w:lang w:val="en-GB"/>
        </w:rPr>
        <w:t xml:space="preserve"> </w:t>
      </w:r>
      <w:r w:rsidRPr="0012708E">
        <w:rPr>
          <w:rFonts w:ascii="Times New Roman" w:hAnsi="Times New Roman" w:cs="Times New Roman"/>
          <w:sz w:val="18"/>
          <w:szCs w:val="18"/>
          <w:lang w:val="en-GB"/>
        </w:rPr>
        <w:t>Assets from settlement of debts include properties foreclosed transferred under the Bank of Thailand</w:t>
      </w:r>
      <w:r w:rsidR="0033518A">
        <w:rPr>
          <w:rFonts w:ascii="Times New Roman" w:hAnsi="Times New Roman" w:cs="Times New Roman"/>
          <w:sz w:val="18"/>
          <w:szCs w:val="18"/>
          <w:lang w:val="en-GB"/>
        </w:rPr>
        <w:t>’</w:t>
      </w:r>
      <w:r w:rsidRPr="0012708E">
        <w:rPr>
          <w:rFonts w:ascii="Times New Roman" w:hAnsi="Times New Roman" w:cs="Times New Roman"/>
          <w:sz w:val="18"/>
          <w:szCs w:val="18"/>
          <w:lang w:val="en-GB"/>
        </w:rPr>
        <w:t xml:space="preserve">s supportive </w:t>
      </w:r>
      <w:r>
        <w:rPr>
          <w:rFonts w:ascii="Times New Roman" w:hAnsi="Times New Roman" w:cs="Times New Roman"/>
          <w:sz w:val="18"/>
          <w:szCs w:val="18"/>
          <w:lang w:val="en-GB"/>
        </w:rPr>
        <w:br/>
        <w:t xml:space="preserve">   </w:t>
      </w:r>
      <w:r w:rsidRPr="0012708E">
        <w:rPr>
          <w:rFonts w:ascii="Times New Roman" w:hAnsi="Times New Roman" w:cs="Times New Roman"/>
          <w:sz w:val="18"/>
          <w:szCs w:val="18"/>
          <w:lang w:val="en-GB"/>
        </w:rPr>
        <w:t>measure</w:t>
      </w:r>
      <w:r>
        <w:rPr>
          <w:rFonts w:ascii="Times New Roman" w:hAnsi="Times New Roman" w:cs="Times New Roman"/>
          <w:sz w:val="18"/>
          <w:szCs w:val="18"/>
          <w:lang w:val="en-GB"/>
        </w:rPr>
        <w:t xml:space="preserve"> </w:t>
      </w:r>
      <w:r w:rsidRPr="0012708E">
        <w:rPr>
          <w:rFonts w:ascii="Times New Roman" w:hAnsi="Times New Roman" w:cs="Times New Roman"/>
          <w:sz w:val="18"/>
          <w:szCs w:val="18"/>
          <w:lang w:val="en-GB"/>
        </w:rPr>
        <w:t>to acquire collateral assets for debt repayment</w:t>
      </w:r>
      <w:r>
        <w:rPr>
          <w:rFonts w:ascii="Times New Roman" w:hAnsi="Times New Roman" w:cs="Times New Roman"/>
          <w:sz w:val="18"/>
          <w:szCs w:val="18"/>
          <w:lang w:val="en-GB"/>
        </w:rPr>
        <w:t>.</w:t>
      </w:r>
    </w:p>
    <w:p w14:paraId="00083CCF" w14:textId="202979D4" w:rsidR="00763D66" w:rsidRDefault="00B55957" w:rsidP="00AA6956">
      <w:pPr>
        <w:rPr>
          <w:rFonts w:cs="Times New Roman"/>
          <w:szCs w:val="22"/>
        </w:rPr>
      </w:pPr>
      <w:r>
        <w:rPr>
          <w:rFonts w:cs="Times New Roman"/>
          <w:szCs w:val="22"/>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23"/>
        <w:gridCol w:w="178"/>
        <w:gridCol w:w="1289"/>
        <w:gridCol w:w="180"/>
        <w:gridCol w:w="1350"/>
        <w:gridCol w:w="178"/>
        <w:gridCol w:w="1262"/>
      </w:tblGrid>
      <w:tr w:rsidR="002623B3" w:rsidRPr="00366494" w14:paraId="56EB94D7" w14:textId="77777777" w:rsidTr="00EC65EE">
        <w:tc>
          <w:tcPr>
            <w:tcW w:w="3420" w:type="dxa"/>
            <w:vAlign w:val="bottom"/>
          </w:tcPr>
          <w:p w14:paraId="53C1B908" w14:textId="77777777" w:rsidR="002623B3" w:rsidRPr="008D2489" w:rsidRDefault="002623B3" w:rsidP="003023D6">
            <w:pPr>
              <w:spacing w:line="240" w:lineRule="atLeast"/>
              <w:ind w:right="-126"/>
              <w:rPr>
                <w:rFonts w:cs="Times New Roman"/>
                <w:szCs w:val="22"/>
              </w:rPr>
            </w:pPr>
          </w:p>
        </w:tc>
        <w:tc>
          <w:tcPr>
            <w:tcW w:w="5760" w:type="dxa"/>
            <w:gridSpan w:val="7"/>
            <w:vAlign w:val="bottom"/>
          </w:tcPr>
          <w:p w14:paraId="49E4505B" w14:textId="77777777" w:rsidR="002623B3" w:rsidRPr="008D2489" w:rsidRDefault="002623B3" w:rsidP="003023D6">
            <w:pPr>
              <w:pStyle w:val="acctfourfigures"/>
              <w:tabs>
                <w:tab w:val="clear" w:pos="765"/>
              </w:tabs>
              <w:spacing w:line="240" w:lineRule="atLeast"/>
              <w:ind w:right="-79" w:hanging="79"/>
              <w:jc w:val="center"/>
              <w:rPr>
                <w:rFonts w:cs="Times New Roman"/>
                <w:szCs w:val="22"/>
              </w:rPr>
            </w:pPr>
            <w:r w:rsidRPr="008D2489">
              <w:rPr>
                <w:rFonts w:cs="Times New Roman"/>
                <w:b/>
                <w:bCs/>
                <w:szCs w:val="22"/>
                <w:lang w:bidi="th-TH"/>
              </w:rPr>
              <w:t xml:space="preserve">Consolidated and the </w:t>
            </w:r>
            <w:r w:rsidRPr="008D2489">
              <w:rPr>
                <w:rFonts w:cs="Times New Roman"/>
                <w:b/>
                <w:bCs/>
                <w:szCs w:val="22"/>
              </w:rPr>
              <w:t>Bank</w:t>
            </w:r>
          </w:p>
        </w:tc>
      </w:tr>
      <w:tr w:rsidR="002623B3" w:rsidRPr="00366494" w14:paraId="3278A523" w14:textId="77777777" w:rsidTr="00EC65EE">
        <w:tc>
          <w:tcPr>
            <w:tcW w:w="3420" w:type="dxa"/>
            <w:vAlign w:val="bottom"/>
          </w:tcPr>
          <w:p w14:paraId="26B9D785" w14:textId="77777777" w:rsidR="002623B3" w:rsidRPr="008D2489" w:rsidRDefault="002623B3" w:rsidP="003023D6">
            <w:pPr>
              <w:spacing w:line="240" w:lineRule="atLeast"/>
              <w:ind w:right="-126"/>
              <w:rPr>
                <w:rFonts w:cs="Times New Roman"/>
                <w:szCs w:val="22"/>
              </w:rPr>
            </w:pPr>
          </w:p>
        </w:tc>
        <w:tc>
          <w:tcPr>
            <w:tcW w:w="1323" w:type="dxa"/>
            <w:vAlign w:val="bottom"/>
          </w:tcPr>
          <w:p w14:paraId="428DD3DF" w14:textId="3A154BEC" w:rsidR="002623B3" w:rsidRPr="008D2489" w:rsidRDefault="002623B3" w:rsidP="003023D6">
            <w:pPr>
              <w:pStyle w:val="acctfourfigures"/>
              <w:tabs>
                <w:tab w:val="clear" w:pos="765"/>
              </w:tabs>
              <w:spacing w:line="240" w:lineRule="atLeast"/>
              <w:ind w:right="-79" w:hanging="79"/>
              <w:jc w:val="center"/>
              <w:rPr>
                <w:rFonts w:cs="Times New Roman"/>
                <w:szCs w:val="22"/>
              </w:rPr>
            </w:pPr>
            <w:r w:rsidRPr="008D2489">
              <w:rPr>
                <w:rFonts w:cs="Times New Roman"/>
                <w:szCs w:val="22"/>
              </w:rPr>
              <w:t>At</w:t>
            </w:r>
            <w:r w:rsidR="00025D97" w:rsidRPr="008D2489">
              <w:rPr>
                <w:rFonts w:cs="Times New Roman"/>
                <w:szCs w:val="22"/>
              </w:rPr>
              <w:br/>
            </w:r>
            <w:r w:rsidRPr="008D2489">
              <w:rPr>
                <w:rFonts w:cs="Times New Roman"/>
                <w:szCs w:val="22"/>
              </w:rPr>
              <w:t>1 January</w:t>
            </w:r>
            <w:r w:rsidRPr="008D2489">
              <w:rPr>
                <w:rFonts w:cs="Times New Roman"/>
                <w:szCs w:val="22"/>
              </w:rPr>
              <w:br/>
              <w:t>202</w:t>
            </w:r>
            <w:r w:rsidR="007A5F9C">
              <w:rPr>
                <w:rFonts w:cs="Times New Roman"/>
                <w:szCs w:val="22"/>
              </w:rPr>
              <w:t>4</w:t>
            </w:r>
          </w:p>
        </w:tc>
        <w:tc>
          <w:tcPr>
            <w:tcW w:w="178" w:type="dxa"/>
            <w:vAlign w:val="bottom"/>
          </w:tcPr>
          <w:p w14:paraId="5605E196" w14:textId="77777777" w:rsidR="002623B3" w:rsidRPr="008D2489" w:rsidRDefault="002623B3" w:rsidP="003023D6">
            <w:pPr>
              <w:pStyle w:val="acctfourfigures"/>
              <w:spacing w:line="240" w:lineRule="atLeast"/>
              <w:jc w:val="center"/>
              <w:rPr>
                <w:rFonts w:cs="Times New Roman"/>
                <w:szCs w:val="22"/>
              </w:rPr>
            </w:pPr>
          </w:p>
        </w:tc>
        <w:tc>
          <w:tcPr>
            <w:tcW w:w="1289" w:type="dxa"/>
            <w:vAlign w:val="bottom"/>
          </w:tcPr>
          <w:p w14:paraId="3AAC0D96" w14:textId="77777777" w:rsidR="002623B3" w:rsidRPr="008D2489" w:rsidRDefault="002623B3" w:rsidP="003023D6">
            <w:pPr>
              <w:pStyle w:val="acctfourfigures"/>
              <w:tabs>
                <w:tab w:val="clear" w:pos="765"/>
              </w:tabs>
              <w:spacing w:line="240" w:lineRule="atLeast"/>
              <w:ind w:right="-79" w:hanging="79"/>
              <w:jc w:val="center"/>
              <w:rPr>
                <w:rFonts w:cs="Times New Roman"/>
                <w:szCs w:val="22"/>
              </w:rPr>
            </w:pPr>
            <w:r w:rsidRPr="008D2489">
              <w:rPr>
                <w:rFonts w:cs="Times New Roman"/>
                <w:szCs w:val="22"/>
              </w:rPr>
              <w:t>Additions</w:t>
            </w:r>
          </w:p>
        </w:tc>
        <w:tc>
          <w:tcPr>
            <w:tcW w:w="180" w:type="dxa"/>
            <w:vAlign w:val="bottom"/>
          </w:tcPr>
          <w:p w14:paraId="75920204" w14:textId="77777777" w:rsidR="002623B3" w:rsidRPr="008D2489" w:rsidRDefault="002623B3" w:rsidP="003023D6">
            <w:pPr>
              <w:pStyle w:val="acctfourfigures"/>
              <w:spacing w:line="240" w:lineRule="atLeast"/>
              <w:jc w:val="center"/>
              <w:rPr>
                <w:rFonts w:cs="Times New Roman"/>
                <w:szCs w:val="22"/>
              </w:rPr>
            </w:pPr>
          </w:p>
        </w:tc>
        <w:tc>
          <w:tcPr>
            <w:tcW w:w="1350" w:type="dxa"/>
            <w:vAlign w:val="bottom"/>
          </w:tcPr>
          <w:p w14:paraId="7D643B13" w14:textId="77777777" w:rsidR="002623B3" w:rsidRPr="008D2489" w:rsidRDefault="002623B3" w:rsidP="003023D6">
            <w:pPr>
              <w:pStyle w:val="acctfourfigures"/>
              <w:tabs>
                <w:tab w:val="clear" w:pos="765"/>
              </w:tabs>
              <w:spacing w:line="240" w:lineRule="atLeast"/>
              <w:ind w:left="-79" w:right="-79"/>
              <w:jc w:val="center"/>
              <w:rPr>
                <w:rFonts w:cs="Times New Roman"/>
                <w:szCs w:val="22"/>
              </w:rPr>
            </w:pPr>
            <w:r w:rsidRPr="008D2489">
              <w:rPr>
                <w:rFonts w:cs="Times New Roman"/>
                <w:szCs w:val="22"/>
              </w:rPr>
              <w:t>Disposals</w:t>
            </w:r>
          </w:p>
        </w:tc>
        <w:tc>
          <w:tcPr>
            <w:tcW w:w="178" w:type="dxa"/>
            <w:vAlign w:val="bottom"/>
          </w:tcPr>
          <w:p w14:paraId="093B5033" w14:textId="77777777" w:rsidR="002623B3" w:rsidRPr="008D2489" w:rsidRDefault="002623B3" w:rsidP="003023D6">
            <w:pPr>
              <w:pStyle w:val="acctfourfigures"/>
              <w:spacing w:line="240" w:lineRule="atLeast"/>
              <w:jc w:val="center"/>
              <w:rPr>
                <w:rFonts w:cs="Times New Roman"/>
                <w:szCs w:val="22"/>
              </w:rPr>
            </w:pPr>
          </w:p>
        </w:tc>
        <w:tc>
          <w:tcPr>
            <w:tcW w:w="1262" w:type="dxa"/>
            <w:vAlign w:val="bottom"/>
          </w:tcPr>
          <w:p w14:paraId="43807797" w14:textId="6D604621" w:rsidR="002623B3" w:rsidRPr="008D2489" w:rsidRDefault="002623B3" w:rsidP="003023D6">
            <w:pPr>
              <w:pStyle w:val="acctfourfigures"/>
              <w:tabs>
                <w:tab w:val="clear" w:pos="765"/>
              </w:tabs>
              <w:spacing w:line="240" w:lineRule="atLeast"/>
              <w:ind w:left="-79" w:right="-79"/>
              <w:jc w:val="center"/>
              <w:rPr>
                <w:rFonts w:cs="Times New Roman"/>
                <w:spacing w:val="-4"/>
                <w:szCs w:val="22"/>
              </w:rPr>
            </w:pPr>
            <w:r w:rsidRPr="008D2489">
              <w:rPr>
                <w:rFonts w:cs="Times New Roman"/>
                <w:color w:val="000000"/>
                <w:spacing w:val="-4"/>
                <w:szCs w:val="22"/>
                <w:lang w:eastAsia="en-GB" w:bidi="th-TH"/>
              </w:rPr>
              <w:t xml:space="preserve"> At </w:t>
            </w:r>
            <w:r w:rsidR="00025D97" w:rsidRPr="008D2489">
              <w:rPr>
                <w:rFonts w:cs="Times New Roman"/>
                <w:color w:val="000000"/>
                <w:spacing w:val="-4"/>
                <w:szCs w:val="22"/>
                <w:lang w:eastAsia="en-GB" w:bidi="th-TH"/>
              </w:rPr>
              <w:br/>
            </w:r>
            <w:r w:rsidRPr="008D2489">
              <w:rPr>
                <w:rFonts w:cs="Times New Roman"/>
                <w:spacing w:val="-4"/>
                <w:szCs w:val="22"/>
              </w:rPr>
              <w:t>31 December</w:t>
            </w:r>
            <w:r w:rsidRPr="008D2489">
              <w:rPr>
                <w:rFonts w:cs="Times New Roman"/>
                <w:color w:val="000000"/>
                <w:spacing w:val="-4"/>
                <w:szCs w:val="22"/>
                <w:lang w:eastAsia="en-GB" w:bidi="th-TH"/>
              </w:rPr>
              <w:br/>
              <w:t>202</w:t>
            </w:r>
            <w:r w:rsidR="007A5F9C">
              <w:rPr>
                <w:rFonts w:cs="Times New Roman"/>
                <w:color w:val="000000"/>
                <w:spacing w:val="-4"/>
                <w:szCs w:val="22"/>
                <w:lang w:eastAsia="en-GB" w:bidi="th-TH"/>
              </w:rPr>
              <w:t>4</w:t>
            </w:r>
          </w:p>
        </w:tc>
      </w:tr>
      <w:tr w:rsidR="002623B3" w:rsidRPr="00366494" w14:paraId="61509B43" w14:textId="77777777" w:rsidTr="00EC65EE">
        <w:tc>
          <w:tcPr>
            <w:tcW w:w="3420" w:type="dxa"/>
            <w:vAlign w:val="bottom"/>
          </w:tcPr>
          <w:p w14:paraId="5963FBEA" w14:textId="77777777" w:rsidR="002623B3" w:rsidRPr="008D2489" w:rsidRDefault="002623B3" w:rsidP="003023D6">
            <w:pPr>
              <w:spacing w:line="240" w:lineRule="atLeast"/>
              <w:ind w:right="-126"/>
              <w:rPr>
                <w:rFonts w:cs="Times New Roman"/>
                <w:b/>
                <w:bCs/>
                <w:i/>
                <w:iCs/>
                <w:szCs w:val="22"/>
              </w:rPr>
            </w:pPr>
          </w:p>
        </w:tc>
        <w:tc>
          <w:tcPr>
            <w:tcW w:w="5760" w:type="dxa"/>
            <w:gridSpan w:val="7"/>
            <w:vAlign w:val="bottom"/>
          </w:tcPr>
          <w:p w14:paraId="6BC435CB" w14:textId="77777777" w:rsidR="002623B3" w:rsidRPr="008D2489" w:rsidRDefault="002623B3" w:rsidP="003023D6">
            <w:pPr>
              <w:pStyle w:val="acctfourfigures"/>
              <w:tabs>
                <w:tab w:val="clear" w:pos="765"/>
              </w:tabs>
              <w:spacing w:line="240" w:lineRule="atLeast"/>
              <w:ind w:right="11"/>
              <w:jc w:val="center"/>
              <w:rPr>
                <w:rFonts w:cs="Times New Roman"/>
                <w:szCs w:val="22"/>
              </w:rPr>
            </w:pPr>
            <w:r w:rsidRPr="008D2489">
              <w:rPr>
                <w:rFonts w:cs="Times New Roman"/>
                <w:i/>
                <w:iCs/>
                <w:szCs w:val="22"/>
              </w:rPr>
              <w:t>(in thousand Baht)</w:t>
            </w:r>
          </w:p>
        </w:tc>
      </w:tr>
      <w:tr w:rsidR="002623B3" w:rsidRPr="00366494" w14:paraId="21303839" w14:textId="77777777" w:rsidTr="00EC65EE">
        <w:tc>
          <w:tcPr>
            <w:tcW w:w="3420" w:type="dxa"/>
            <w:vAlign w:val="bottom"/>
          </w:tcPr>
          <w:p w14:paraId="6C61568B" w14:textId="77777777" w:rsidR="002623B3" w:rsidRPr="008D2489" w:rsidRDefault="002623B3" w:rsidP="003023D6">
            <w:pPr>
              <w:spacing w:line="240" w:lineRule="atLeast"/>
              <w:ind w:right="-126"/>
              <w:rPr>
                <w:rFonts w:cs="Times New Roman"/>
                <w:szCs w:val="22"/>
                <w:vertAlign w:val="superscript"/>
              </w:rPr>
            </w:pPr>
            <w:r w:rsidRPr="008D2489">
              <w:rPr>
                <w:rFonts w:cs="Times New Roman"/>
                <w:szCs w:val="22"/>
              </w:rPr>
              <w:t>Assets from settlement of debts</w:t>
            </w:r>
            <w:r w:rsidRPr="008D2489">
              <w:rPr>
                <w:rFonts w:cs="Times New Roman"/>
                <w:szCs w:val="22"/>
                <w:vertAlign w:val="superscript"/>
              </w:rPr>
              <w:t>*</w:t>
            </w:r>
          </w:p>
        </w:tc>
        <w:tc>
          <w:tcPr>
            <w:tcW w:w="1323" w:type="dxa"/>
            <w:vAlign w:val="bottom"/>
          </w:tcPr>
          <w:p w14:paraId="6D420057"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1813EE89" w14:textId="77777777" w:rsidR="002623B3" w:rsidRPr="008D2489" w:rsidRDefault="002623B3" w:rsidP="003023D6">
            <w:pPr>
              <w:pStyle w:val="acctfourfigures"/>
              <w:tabs>
                <w:tab w:val="clear" w:pos="765"/>
                <w:tab w:val="decimal" w:pos="1064"/>
              </w:tabs>
              <w:spacing w:line="240" w:lineRule="atLeast"/>
              <w:jc w:val="both"/>
              <w:rPr>
                <w:rFonts w:cs="Times New Roman"/>
                <w:szCs w:val="22"/>
              </w:rPr>
            </w:pPr>
          </w:p>
        </w:tc>
        <w:tc>
          <w:tcPr>
            <w:tcW w:w="1289" w:type="dxa"/>
            <w:vAlign w:val="bottom"/>
          </w:tcPr>
          <w:p w14:paraId="4FB2CB05"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19236313" w14:textId="77777777" w:rsidR="002623B3" w:rsidRPr="008D2489" w:rsidRDefault="002623B3" w:rsidP="003023D6">
            <w:pPr>
              <w:pStyle w:val="acctfourfigures"/>
              <w:tabs>
                <w:tab w:val="clear" w:pos="765"/>
                <w:tab w:val="decimal" w:pos="1064"/>
              </w:tabs>
              <w:spacing w:line="240" w:lineRule="atLeast"/>
              <w:jc w:val="both"/>
              <w:rPr>
                <w:rFonts w:cs="Times New Roman"/>
                <w:szCs w:val="22"/>
              </w:rPr>
            </w:pPr>
          </w:p>
        </w:tc>
        <w:tc>
          <w:tcPr>
            <w:tcW w:w="1350" w:type="dxa"/>
            <w:vAlign w:val="bottom"/>
          </w:tcPr>
          <w:p w14:paraId="7D9C84B9"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789CAF94" w14:textId="77777777" w:rsidR="002623B3" w:rsidRPr="008D2489" w:rsidRDefault="002623B3" w:rsidP="003023D6">
            <w:pPr>
              <w:pStyle w:val="acctfourfigures"/>
              <w:tabs>
                <w:tab w:val="clear" w:pos="765"/>
                <w:tab w:val="decimal" w:pos="1064"/>
              </w:tabs>
              <w:spacing w:line="240" w:lineRule="atLeast"/>
              <w:jc w:val="both"/>
              <w:rPr>
                <w:rFonts w:cs="Times New Roman"/>
                <w:szCs w:val="22"/>
              </w:rPr>
            </w:pPr>
          </w:p>
        </w:tc>
        <w:tc>
          <w:tcPr>
            <w:tcW w:w="1262" w:type="dxa"/>
            <w:vAlign w:val="bottom"/>
          </w:tcPr>
          <w:p w14:paraId="2E08C311" w14:textId="77777777" w:rsidR="002623B3" w:rsidRPr="008D2489" w:rsidRDefault="002623B3" w:rsidP="003023D6">
            <w:pPr>
              <w:pStyle w:val="acctfourfigures"/>
              <w:tabs>
                <w:tab w:val="clear" w:pos="765"/>
                <w:tab w:val="decimal" w:pos="1064"/>
              </w:tabs>
              <w:spacing w:line="240" w:lineRule="atLeast"/>
              <w:ind w:right="11"/>
              <w:jc w:val="both"/>
              <w:rPr>
                <w:rFonts w:cs="Times New Roman"/>
                <w:szCs w:val="22"/>
              </w:rPr>
            </w:pPr>
          </w:p>
        </w:tc>
      </w:tr>
      <w:tr w:rsidR="007A5F9C" w:rsidRPr="00366494" w14:paraId="26BCE77B" w14:textId="77777777">
        <w:tc>
          <w:tcPr>
            <w:tcW w:w="3420" w:type="dxa"/>
            <w:vAlign w:val="bottom"/>
          </w:tcPr>
          <w:p w14:paraId="419B5724" w14:textId="54C956B0" w:rsidR="007A5F9C" w:rsidRPr="008D2489" w:rsidRDefault="007A5F9C" w:rsidP="007A5F9C">
            <w:pPr>
              <w:spacing w:line="240" w:lineRule="atLeast"/>
              <w:ind w:right="-126"/>
              <w:rPr>
                <w:rFonts w:cs="Times New Roman"/>
                <w:szCs w:val="22"/>
              </w:rPr>
            </w:pPr>
            <w:r w:rsidRPr="008D2489">
              <w:rPr>
                <w:rFonts w:cs="Times New Roman"/>
                <w:szCs w:val="22"/>
              </w:rPr>
              <w:t>-  Immovable assets</w:t>
            </w:r>
          </w:p>
        </w:tc>
        <w:tc>
          <w:tcPr>
            <w:tcW w:w="1323" w:type="dxa"/>
          </w:tcPr>
          <w:p w14:paraId="7F6AD6FE" w14:textId="778C6A4E" w:rsidR="007A5F9C" w:rsidRPr="008D2489" w:rsidRDefault="007A5F9C" w:rsidP="007A5F9C">
            <w:pPr>
              <w:pStyle w:val="acctfourfigures"/>
              <w:tabs>
                <w:tab w:val="clear" w:pos="765"/>
                <w:tab w:val="decimal" w:pos="1064"/>
              </w:tabs>
              <w:spacing w:line="240" w:lineRule="atLeast"/>
              <w:ind w:right="-105"/>
              <w:rPr>
                <w:rFonts w:cs="Times New Roman"/>
                <w:szCs w:val="22"/>
              </w:rPr>
            </w:pPr>
            <w:r w:rsidRPr="008D2489">
              <w:rPr>
                <w:rFonts w:cs="Times New Roman"/>
                <w:szCs w:val="22"/>
              </w:rPr>
              <w:t>907,645</w:t>
            </w:r>
          </w:p>
        </w:tc>
        <w:tc>
          <w:tcPr>
            <w:tcW w:w="178" w:type="dxa"/>
            <w:vAlign w:val="bottom"/>
          </w:tcPr>
          <w:p w14:paraId="40C6C316" w14:textId="77777777" w:rsidR="007A5F9C" w:rsidRPr="008D2489" w:rsidRDefault="007A5F9C" w:rsidP="007A5F9C">
            <w:pPr>
              <w:pStyle w:val="acctfourfigures"/>
              <w:tabs>
                <w:tab w:val="clear" w:pos="765"/>
                <w:tab w:val="decimal" w:pos="1064"/>
              </w:tabs>
              <w:spacing w:line="240" w:lineRule="atLeast"/>
              <w:jc w:val="both"/>
              <w:rPr>
                <w:rFonts w:cs="Times New Roman"/>
                <w:szCs w:val="22"/>
              </w:rPr>
            </w:pPr>
          </w:p>
        </w:tc>
        <w:tc>
          <w:tcPr>
            <w:tcW w:w="1289" w:type="dxa"/>
          </w:tcPr>
          <w:p w14:paraId="243703BA" w14:textId="0AB14117" w:rsidR="007A5F9C" w:rsidRPr="00334F28" w:rsidRDefault="00334F28" w:rsidP="007A5F9C">
            <w:pPr>
              <w:tabs>
                <w:tab w:val="decimal" w:pos="1100"/>
              </w:tabs>
              <w:spacing w:line="240" w:lineRule="atLeast"/>
              <w:ind w:right="-72"/>
              <w:rPr>
                <w:rFonts w:cstheme="minorBidi"/>
                <w:szCs w:val="22"/>
                <w:cs/>
                <w:lang w:bidi="th-TH"/>
              </w:rPr>
            </w:pPr>
            <w:r w:rsidRPr="00334F28">
              <w:rPr>
                <w:rFonts w:cs="Times New Roman"/>
                <w:szCs w:val="22"/>
                <w:lang w:bidi="th-TH"/>
              </w:rPr>
              <w:t>168,8</w:t>
            </w:r>
            <w:r w:rsidR="00F43D9A">
              <w:rPr>
                <w:rFonts w:cs="Times New Roman"/>
                <w:szCs w:val="22"/>
                <w:lang w:bidi="th-TH"/>
              </w:rPr>
              <w:t>89</w:t>
            </w:r>
          </w:p>
        </w:tc>
        <w:tc>
          <w:tcPr>
            <w:tcW w:w="180" w:type="dxa"/>
            <w:vAlign w:val="bottom"/>
          </w:tcPr>
          <w:p w14:paraId="6D96BD26" w14:textId="77777777" w:rsidR="007A5F9C" w:rsidRPr="008D2489" w:rsidRDefault="007A5F9C" w:rsidP="007A5F9C">
            <w:pPr>
              <w:pStyle w:val="acctfourfigures"/>
              <w:tabs>
                <w:tab w:val="clear" w:pos="765"/>
                <w:tab w:val="decimal" w:pos="1064"/>
              </w:tabs>
              <w:spacing w:line="240" w:lineRule="atLeast"/>
              <w:jc w:val="both"/>
              <w:rPr>
                <w:rFonts w:cs="Times New Roman"/>
                <w:szCs w:val="22"/>
              </w:rPr>
            </w:pPr>
          </w:p>
        </w:tc>
        <w:tc>
          <w:tcPr>
            <w:tcW w:w="1350" w:type="dxa"/>
          </w:tcPr>
          <w:p w14:paraId="4AE35F0E" w14:textId="6CBCCB96" w:rsidR="007A5F9C" w:rsidRPr="008D2489" w:rsidRDefault="00334F28" w:rsidP="007A5F9C">
            <w:pPr>
              <w:pStyle w:val="acctfourfigures"/>
              <w:tabs>
                <w:tab w:val="clear" w:pos="765"/>
                <w:tab w:val="decimal" w:pos="1064"/>
              </w:tabs>
              <w:spacing w:line="240" w:lineRule="atLeast"/>
              <w:ind w:right="11"/>
              <w:jc w:val="both"/>
              <w:rPr>
                <w:rFonts w:cs="Times New Roman"/>
                <w:szCs w:val="22"/>
              </w:rPr>
            </w:pPr>
            <w:r w:rsidRPr="00334F28">
              <w:rPr>
                <w:rFonts w:cs="Times New Roman"/>
                <w:szCs w:val="22"/>
              </w:rPr>
              <w:t>-</w:t>
            </w:r>
          </w:p>
        </w:tc>
        <w:tc>
          <w:tcPr>
            <w:tcW w:w="178" w:type="dxa"/>
            <w:vAlign w:val="bottom"/>
          </w:tcPr>
          <w:p w14:paraId="0FC2667E" w14:textId="77777777" w:rsidR="007A5F9C" w:rsidRPr="008D2489" w:rsidRDefault="007A5F9C" w:rsidP="007A5F9C">
            <w:pPr>
              <w:pStyle w:val="acctfourfigures"/>
              <w:tabs>
                <w:tab w:val="clear" w:pos="765"/>
                <w:tab w:val="decimal" w:pos="1064"/>
              </w:tabs>
              <w:spacing w:line="240" w:lineRule="atLeast"/>
              <w:jc w:val="both"/>
              <w:rPr>
                <w:rFonts w:cs="Times New Roman"/>
                <w:szCs w:val="22"/>
              </w:rPr>
            </w:pPr>
          </w:p>
        </w:tc>
        <w:tc>
          <w:tcPr>
            <w:tcW w:w="1262" w:type="dxa"/>
          </w:tcPr>
          <w:p w14:paraId="2FE2B169" w14:textId="720693D7" w:rsidR="007A5F9C" w:rsidRPr="008D2489" w:rsidRDefault="00BB4E35" w:rsidP="007A5F9C">
            <w:pPr>
              <w:pStyle w:val="acctfourfigures"/>
              <w:tabs>
                <w:tab w:val="clear" w:pos="765"/>
                <w:tab w:val="decimal" w:pos="1064"/>
              </w:tabs>
              <w:spacing w:line="240" w:lineRule="atLeast"/>
              <w:ind w:right="11"/>
              <w:jc w:val="both"/>
              <w:rPr>
                <w:rFonts w:cs="Times New Roman"/>
                <w:szCs w:val="22"/>
              </w:rPr>
            </w:pPr>
            <w:r w:rsidRPr="00BB4E35">
              <w:rPr>
                <w:rFonts w:cs="Times New Roman"/>
                <w:szCs w:val="22"/>
              </w:rPr>
              <w:t>1,076,53</w:t>
            </w:r>
            <w:r w:rsidR="005B4C16">
              <w:rPr>
                <w:rFonts w:cs="Times New Roman"/>
                <w:szCs w:val="22"/>
              </w:rPr>
              <w:t>4</w:t>
            </w:r>
          </w:p>
        </w:tc>
      </w:tr>
      <w:tr w:rsidR="007A5F9C" w:rsidRPr="00366494" w14:paraId="5CB8019B" w14:textId="77777777" w:rsidTr="00EC65EE">
        <w:tc>
          <w:tcPr>
            <w:tcW w:w="3420" w:type="dxa"/>
            <w:vAlign w:val="bottom"/>
          </w:tcPr>
          <w:p w14:paraId="51E99C67" w14:textId="1634848A" w:rsidR="007A5F9C" w:rsidRPr="008D2489" w:rsidRDefault="007A5F9C" w:rsidP="007A5F9C">
            <w:pPr>
              <w:spacing w:line="240" w:lineRule="atLeast"/>
              <w:ind w:right="-126"/>
              <w:rPr>
                <w:rFonts w:cs="Times New Roman"/>
                <w:szCs w:val="22"/>
                <w:lang w:eastAsia="th-TH"/>
              </w:rPr>
            </w:pPr>
            <w:r w:rsidRPr="008D2489">
              <w:rPr>
                <w:rFonts w:cs="Times New Roman"/>
                <w:szCs w:val="22"/>
              </w:rPr>
              <w:t>-  Movable assets</w:t>
            </w:r>
          </w:p>
        </w:tc>
        <w:tc>
          <w:tcPr>
            <w:tcW w:w="1323" w:type="dxa"/>
          </w:tcPr>
          <w:p w14:paraId="0A21F004" w14:textId="0A589E5F" w:rsidR="007A5F9C" w:rsidRPr="008D2489" w:rsidRDefault="007A5F9C" w:rsidP="007A5F9C">
            <w:pPr>
              <w:pStyle w:val="acctfourfigures"/>
              <w:tabs>
                <w:tab w:val="clear" w:pos="765"/>
                <w:tab w:val="decimal" w:pos="1064"/>
              </w:tabs>
              <w:spacing w:line="240" w:lineRule="atLeast"/>
              <w:ind w:right="-105"/>
              <w:rPr>
                <w:rFonts w:cs="Times New Roman"/>
                <w:szCs w:val="22"/>
              </w:rPr>
            </w:pPr>
            <w:r w:rsidRPr="008D2489">
              <w:rPr>
                <w:rFonts w:cs="Times New Roman"/>
                <w:szCs w:val="22"/>
              </w:rPr>
              <w:t>4,640</w:t>
            </w:r>
          </w:p>
        </w:tc>
        <w:tc>
          <w:tcPr>
            <w:tcW w:w="178" w:type="dxa"/>
          </w:tcPr>
          <w:p w14:paraId="53017FB3" w14:textId="77777777" w:rsidR="007A5F9C" w:rsidRPr="008D2489" w:rsidRDefault="007A5F9C" w:rsidP="007A5F9C">
            <w:pPr>
              <w:spacing w:line="240" w:lineRule="atLeast"/>
              <w:rPr>
                <w:rFonts w:cs="Times New Roman"/>
                <w:szCs w:val="22"/>
              </w:rPr>
            </w:pPr>
          </w:p>
        </w:tc>
        <w:tc>
          <w:tcPr>
            <w:tcW w:w="1289" w:type="dxa"/>
          </w:tcPr>
          <w:p w14:paraId="7B8CE358" w14:textId="48E7D50E" w:rsidR="007A5F9C" w:rsidRPr="00334F28" w:rsidRDefault="00334F28" w:rsidP="00F43D9A">
            <w:pPr>
              <w:tabs>
                <w:tab w:val="decimal" w:pos="1100"/>
              </w:tabs>
              <w:spacing w:line="240" w:lineRule="atLeast"/>
              <w:ind w:right="-72"/>
              <w:rPr>
                <w:rFonts w:cs="Times New Roman"/>
                <w:szCs w:val="22"/>
                <w:lang w:val="en-US"/>
              </w:rPr>
            </w:pPr>
            <w:r w:rsidRPr="00334F28">
              <w:rPr>
                <w:rFonts w:cs="Times New Roman"/>
                <w:szCs w:val="22"/>
                <w:lang w:val="en-US"/>
              </w:rPr>
              <w:t>-</w:t>
            </w:r>
          </w:p>
        </w:tc>
        <w:tc>
          <w:tcPr>
            <w:tcW w:w="180" w:type="dxa"/>
          </w:tcPr>
          <w:p w14:paraId="66FAA7B2" w14:textId="77777777" w:rsidR="007A5F9C" w:rsidRPr="008D2489" w:rsidRDefault="007A5F9C" w:rsidP="007A5F9C">
            <w:pPr>
              <w:tabs>
                <w:tab w:val="decimal" w:pos="1100"/>
              </w:tabs>
              <w:spacing w:line="240" w:lineRule="atLeast"/>
              <w:rPr>
                <w:rFonts w:cs="Times New Roman"/>
                <w:szCs w:val="22"/>
              </w:rPr>
            </w:pPr>
          </w:p>
        </w:tc>
        <w:tc>
          <w:tcPr>
            <w:tcW w:w="1350" w:type="dxa"/>
          </w:tcPr>
          <w:p w14:paraId="390033E7" w14:textId="5507F943" w:rsidR="007A5F9C" w:rsidRPr="008D2489" w:rsidRDefault="00BB4E35" w:rsidP="007A5F9C">
            <w:pPr>
              <w:tabs>
                <w:tab w:val="decimal" w:pos="1105"/>
              </w:tabs>
              <w:spacing w:line="240" w:lineRule="atLeast"/>
              <w:ind w:right="-72"/>
              <w:rPr>
                <w:rFonts w:cs="Times New Roman"/>
                <w:szCs w:val="22"/>
              </w:rPr>
            </w:pPr>
            <w:r w:rsidRPr="00BB4E35">
              <w:rPr>
                <w:rFonts w:cs="Times New Roman"/>
                <w:szCs w:val="22"/>
              </w:rPr>
              <w:t>(4,640)</w:t>
            </w:r>
          </w:p>
        </w:tc>
        <w:tc>
          <w:tcPr>
            <w:tcW w:w="178" w:type="dxa"/>
          </w:tcPr>
          <w:p w14:paraId="57D3EF65" w14:textId="77777777" w:rsidR="007A5F9C" w:rsidRPr="008D2489" w:rsidRDefault="007A5F9C" w:rsidP="007A5F9C">
            <w:pPr>
              <w:tabs>
                <w:tab w:val="decimal" w:pos="1100"/>
              </w:tabs>
              <w:spacing w:line="240" w:lineRule="atLeast"/>
              <w:rPr>
                <w:rFonts w:cs="Times New Roman"/>
                <w:szCs w:val="22"/>
              </w:rPr>
            </w:pPr>
          </w:p>
        </w:tc>
        <w:tc>
          <w:tcPr>
            <w:tcW w:w="1262" w:type="dxa"/>
          </w:tcPr>
          <w:p w14:paraId="7893E4A8" w14:textId="1F112CD1" w:rsidR="007A5F9C" w:rsidRPr="008D2489" w:rsidRDefault="00BB4E35" w:rsidP="007A5F9C">
            <w:pPr>
              <w:tabs>
                <w:tab w:val="decimal" w:pos="1070"/>
              </w:tabs>
              <w:spacing w:line="240" w:lineRule="atLeast"/>
              <w:ind w:right="-72"/>
              <w:rPr>
                <w:rFonts w:cs="Times New Roman"/>
                <w:szCs w:val="22"/>
              </w:rPr>
            </w:pPr>
            <w:r w:rsidRPr="00BB4E35">
              <w:rPr>
                <w:rFonts w:cs="Times New Roman"/>
                <w:szCs w:val="22"/>
              </w:rPr>
              <w:t>-</w:t>
            </w:r>
          </w:p>
        </w:tc>
      </w:tr>
      <w:tr w:rsidR="007A5F9C" w:rsidRPr="00366494" w14:paraId="2BCECFB5" w14:textId="77777777" w:rsidTr="002A5CDF">
        <w:tc>
          <w:tcPr>
            <w:tcW w:w="3420" w:type="dxa"/>
            <w:vAlign w:val="bottom"/>
          </w:tcPr>
          <w:p w14:paraId="67CFAA8B" w14:textId="3456D90D" w:rsidR="007A5F9C" w:rsidRPr="008D2489" w:rsidRDefault="007A5F9C" w:rsidP="007A5F9C">
            <w:pPr>
              <w:spacing w:line="240" w:lineRule="atLeast"/>
              <w:ind w:right="-126"/>
              <w:rPr>
                <w:szCs w:val="22"/>
                <w:lang w:val="en-US" w:bidi="th-TH"/>
              </w:rPr>
            </w:pPr>
            <w:r w:rsidRPr="008D2489">
              <w:rPr>
                <w:szCs w:val="22"/>
                <w:lang w:bidi="th-TH"/>
              </w:rPr>
              <w:t>Total</w:t>
            </w:r>
          </w:p>
        </w:tc>
        <w:tc>
          <w:tcPr>
            <w:tcW w:w="1323" w:type="dxa"/>
            <w:tcBorders>
              <w:top w:val="single" w:sz="4" w:space="0" w:color="auto"/>
            </w:tcBorders>
          </w:tcPr>
          <w:p w14:paraId="24CE9427" w14:textId="04C068B9" w:rsidR="007A5F9C" w:rsidRPr="008D2489" w:rsidRDefault="007A5F9C" w:rsidP="007A5F9C">
            <w:pPr>
              <w:tabs>
                <w:tab w:val="decimal" w:pos="1088"/>
              </w:tabs>
              <w:spacing w:line="240" w:lineRule="atLeast"/>
              <w:ind w:right="-72"/>
              <w:rPr>
                <w:rFonts w:cs="Times New Roman"/>
                <w:szCs w:val="22"/>
              </w:rPr>
            </w:pPr>
            <w:r w:rsidRPr="008D2489">
              <w:rPr>
                <w:rFonts w:cs="Times New Roman"/>
                <w:szCs w:val="22"/>
              </w:rPr>
              <w:t>912,285</w:t>
            </w:r>
          </w:p>
        </w:tc>
        <w:tc>
          <w:tcPr>
            <w:tcW w:w="178" w:type="dxa"/>
          </w:tcPr>
          <w:p w14:paraId="24166719" w14:textId="77777777" w:rsidR="007A5F9C" w:rsidRPr="008D2489" w:rsidRDefault="007A5F9C" w:rsidP="007A5F9C">
            <w:pPr>
              <w:spacing w:line="240" w:lineRule="atLeast"/>
              <w:rPr>
                <w:rFonts w:cs="Times New Roman"/>
                <w:szCs w:val="22"/>
              </w:rPr>
            </w:pPr>
          </w:p>
        </w:tc>
        <w:tc>
          <w:tcPr>
            <w:tcW w:w="1289" w:type="dxa"/>
            <w:tcBorders>
              <w:top w:val="single" w:sz="4" w:space="0" w:color="auto"/>
            </w:tcBorders>
          </w:tcPr>
          <w:p w14:paraId="0A7DF623" w14:textId="228269F6" w:rsidR="007A5F9C" w:rsidRPr="008D2489" w:rsidRDefault="00334F28" w:rsidP="007A5F9C">
            <w:pPr>
              <w:tabs>
                <w:tab w:val="decimal" w:pos="1100"/>
              </w:tabs>
              <w:spacing w:line="240" w:lineRule="atLeast"/>
              <w:ind w:right="-72"/>
              <w:rPr>
                <w:rFonts w:cs="Times New Roman"/>
                <w:szCs w:val="22"/>
              </w:rPr>
            </w:pPr>
            <w:r w:rsidRPr="00334F28">
              <w:rPr>
                <w:rFonts w:cs="Times New Roman"/>
                <w:szCs w:val="22"/>
              </w:rPr>
              <w:t>168,8</w:t>
            </w:r>
            <w:r w:rsidR="005B4C16">
              <w:rPr>
                <w:rFonts w:cs="Times New Roman"/>
                <w:szCs w:val="22"/>
              </w:rPr>
              <w:t>89</w:t>
            </w:r>
          </w:p>
        </w:tc>
        <w:tc>
          <w:tcPr>
            <w:tcW w:w="180" w:type="dxa"/>
          </w:tcPr>
          <w:p w14:paraId="1D585E34" w14:textId="77777777" w:rsidR="007A5F9C" w:rsidRPr="008D2489" w:rsidRDefault="007A5F9C" w:rsidP="007A5F9C">
            <w:pPr>
              <w:tabs>
                <w:tab w:val="decimal" w:pos="1100"/>
              </w:tabs>
              <w:spacing w:line="240" w:lineRule="atLeast"/>
              <w:rPr>
                <w:rFonts w:cs="Times New Roman"/>
                <w:szCs w:val="22"/>
              </w:rPr>
            </w:pPr>
          </w:p>
        </w:tc>
        <w:tc>
          <w:tcPr>
            <w:tcW w:w="1350" w:type="dxa"/>
            <w:tcBorders>
              <w:top w:val="single" w:sz="4" w:space="0" w:color="auto"/>
            </w:tcBorders>
          </w:tcPr>
          <w:p w14:paraId="6222C149" w14:textId="1EAC5DF9" w:rsidR="007A5F9C" w:rsidRPr="008D2489" w:rsidRDefault="00BB4E35" w:rsidP="007A5F9C">
            <w:pPr>
              <w:tabs>
                <w:tab w:val="decimal" w:pos="1105"/>
              </w:tabs>
              <w:spacing w:line="240" w:lineRule="atLeast"/>
              <w:ind w:right="-72"/>
              <w:rPr>
                <w:rFonts w:cs="Times New Roman"/>
                <w:szCs w:val="22"/>
              </w:rPr>
            </w:pPr>
            <w:r w:rsidRPr="00BB4E35">
              <w:rPr>
                <w:rFonts w:cs="Times New Roman"/>
                <w:szCs w:val="22"/>
              </w:rPr>
              <w:t>(4,640)</w:t>
            </w:r>
          </w:p>
        </w:tc>
        <w:tc>
          <w:tcPr>
            <w:tcW w:w="178" w:type="dxa"/>
          </w:tcPr>
          <w:p w14:paraId="6A5E09E6" w14:textId="77777777" w:rsidR="007A5F9C" w:rsidRPr="008D2489" w:rsidRDefault="007A5F9C" w:rsidP="007A5F9C">
            <w:pPr>
              <w:tabs>
                <w:tab w:val="decimal" w:pos="1100"/>
              </w:tabs>
              <w:spacing w:line="240" w:lineRule="atLeast"/>
              <w:rPr>
                <w:rFonts w:cs="Times New Roman"/>
                <w:szCs w:val="22"/>
              </w:rPr>
            </w:pPr>
          </w:p>
        </w:tc>
        <w:tc>
          <w:tcPr>
            <w:tcW w:w="1262" w:type="dxa"/>
            <w:tcBorders>
              <w:top w:val="single" w:sz="4" w:space="0" w:color="auto"/>
            </w:tcBorders>
          </w:tcPr>
          <w:p w14:paraId="34AEAA7A" w14:textId="2A6ABE83" w:rsidR="007A5F9C" w:rsidRPr="008D2489" w:rsidRDefault="00BB4E35" w:rsidP="007A5F9C">
            <w:pPr>
              <w:tabs>
                <w:tab w:val="decimal" w:pos="1070"/>
              </w:tabs>
              <w:spacing w:line="240" w:lineRule="atLeast"/>
              <w:ind w:right="-72"/>
              <w:rPr>
                <w:rFonts w:cs="Times New Roman"/>
                <w:szCs w:val="22"/>
              </w:rPr>
            </w:pPr>
            <w:r w:rsidRPr="00BB4E35">
              <w:rPr>
                <w:rFonts w:cs="Times New Roman"/>
                <w:szCs w:val="22"/>
              </w:rPr>
              <w:t>1,076,53</w:t>
            </w:r>
            <w:r w:rsidR="005B4C16">
              <w:rPr>
                <w:rFonts w:cs="Times New Roman"/>
                <w:szCs w:val="22"/>
              </w:rPr>
              <w:t>4</w:t>
            </w:r>
          </w:p>
        </w:tc>
      </w:tr>
      <w:tr w:rsidR="007A5F9C" w:rsidRPr="00334F28" w14:paraId="0ABA9808" w14:textId="77777777" w:rsidTr="002A5CDF">
        <w:tc>
          <w:tcPr>
            <w:tcW w:w="3420" w:type="dxa"/>
            <w:vAlign w:val="bottom"/>
          </w:tcPr>
          <w:p w14:paraId="1CBC1BEA" w14:textId="58F9495F" w:rsidR="007A5F9C" w:rsidRPr="008D2489" w:rsidRDefault="007A5F9C" w:rsidP="007A5F9C">
            <w:pPr>
              <w:spacing w:line="240" w:lineRule="atLeast"/>
              <w:ind w:right="-126"/>
              <w:rPr>
                <w:i/>
                <w:iCs/>
                <w:szCs w:val="22"/>
                <w:lang w:bidi="th-TH"/>
              </w:rPr>
            </w:pPr>
            <w:r w:rsidRPr="008D2489">
              <w:rPr>
                <w:i/>
                <w:iCs/>
                <w:szCs w:val="22"/>
                <w:lang w:bidi="th-TH"/>
              </w:rPr>
              <w:t xml:space="preserve">Less </w:t>
            </w:r>
            <w:r w:rsidRPr="008D2489">
              <w:rPr>
                <w:szCs w:val="22"/>
                <w:lang w:bidi="th-TH"/>
              </w:rPr>
              <w:t>allowance for impairment loss</w:t>
            </w:r>
          </w:p>
        </w:tc>
        <w:tc>
          <w:tcPr>
            <w:tcW w:w="1323" w:type="dxa"/>
            <w:tcBorders>
              <w:bottom w:val="single" w:sz="4" w:space="0" w:color="auto"/>
            </w:tcBorders>
          </w:tcPr>
          <w:p w14:paraId="7787A58A" w14:textId="647E3C40" w:rsidR="007A5F9C" w:rsidRPr="008D2489" w:rsidRDefault="007A5F9C" w:rsidP="007A5F9C">
            <w:pPr>
              <w:tabs>
                <w:tab w:val="decimal" w:pos="1088"/>
              </w:tabs>
              <w:spacing w:line="240" w:lineRule="atLeast"/>
              <w:ind w:right="-72"/>
              <w:rPr>
                <w:rFonts w:cs="Times New Roman"/>
                <w:b/>
                <w:bCs/>
                <w:szCs w:val="22"/>
                <w:cs/>
                <w:lang w:bidi="th-TH"/>
              </w:rPr>
            </w:pPr>
            <w:r w:rsidRPr="008D2489">
              <w:rPr>
                <w:rFonts w:cs="Times New Roman"/>
                <w:szCs w:val="22"/>
              </w:rPr>
              <w:t>(1,474)</w:t>
            </w:r>
          </w:p>
        </w:tc>
        <w:tc>
          <w:tcPr>
            <w:tcW w:w="178" w:type="dxa"/>
          </w:tcPr>
          <w:p w14:paraId="29E68E8E" w14:textId="77777777" w:rsidR="007A5F9C" w:rsidRPr="008D2489" w:rsidRDefault="007A5F9C" w:rsidP="007A5F9C">
            <w:pPr>
              <w:spacing w:line="240" w:lineRule="atLeast"/>
              <w:rPr>
                <w:rFonts w:cs="Times New Roman"/>
                <w:b/>
                <w:bCs/>
                <w:szCs w:val="22"/>
              </w:rPr>
            </w:pPr>
          </w:p>
        </w:tc>
        <w:tc>
          <w:tcPr>
            <w:tcW w:w="1289" w:type="dxa"/>
            <w:tcBorders>
              <w:bottom w:val="single" w:sz="4" w:space="0" w:color="auto"/>
            </w:tcBorders>
          </w:tcPr>
          <w:p w14:paraId="0CF794F6" w14:textId="560247CA" w:rsidR="007A5F9C" w:rsidRPr="00334F28" w:rsidRDefault="00334F28" w:rsidP="007A5F9C">
            <w:pPr>
              <w:tabs>
                <w:tab w:val="decimal" w:pos="1100"/>
              </w:tabs>
              <w:spacing w:line="240" w:lineRule="atLeast"/>
              <w:ind w:right="-72"/>
              <w:rPr>
                <w:rFonts w:cs="Times New Roman"/>
                <w:szCs w:val="22"/>
              </w:rPr>
            </w:pPr>
            <w:r w:rsidRPr="00334F28">
              <w:rPr>
                <w:rFonts w:cs="Times New Roman"/>
                <w:szCs w:val="22"/>
              </w:rPr>
              <w:t>(3,628)</w:t>
            </w:r>
          </w:p>
        </w:tc>
        <w:tc>
          <w:tcPr>
            <w:tcW w:w="180" w:type="dxa"/>
          </w:tcPr>
          <w:p w14:paraId="111A5DC3" w14:textId="77777777" w:rsidR="007A5F9C" w:rsidRPr="008D2489" w:rsidRDefault="007A5F9C" w:rsidP="007A5F9C">
            <w:pPr>
              <w:tabs>
                <w:tab w:val="decimal" w:pos="1100"/>
              </w:tabs>
              <w:spacing w:line="240" w:lineRule="atLeast"/>
              <w:rPr>
                <w:rFonts w:cs="Times New Roman"/>
                <w:b/>
                <w:bCs/>
                <w:szCs w:val="22"/>
              </w:rPr>
            </w:pPr>
          </w:p>
        </w:tc>
        <w:tc>
          <w:tcPr>
            <w:tcW w:w="1350" w:type="dxa"/>
            <w:tcBorders>
              <w:bottom w:val="single" w:sz="4" w:space="0" w:color="auto"/>
            </w:tcBorders>
          </w:tcPr>
          <w:p w14:paraId="3B8BC4C0" w14:textId="545D218B" w:rsidR="007A5F9C" w:rsidRPr="00334F28" w:rsidRDefault="00BB4E35" w:rsidP="007A5F9C">
            <w:pPr>
              <w:tabs>
                <w:tab w:val="decimal" w:pos="1105"/>
              </w:tabs>
              <w:spacing w:line="240" w:lineRule="atLeast"/>
              <w:ind w:right="-72"/>
              <w:rPr>
                <w:rFonts w:cs="Times New Roman"/>
                <w:szCs w:val="22"/>
              </w:rPr>
            </w:pPr>
            <w:r w:rsidRPr="00BB4E35">
              <w:rPr>
                <w:rFonts w:cs="Times New Roman"/>
                <w:szCs w:val="22"/>
              </w:rPr>
              <w:t>2,410</w:t>
            </w:r>
          </w:p>
        </w:tc>
        <w:tc>
          <w:tcPr>
            <w:tcW w:w="178" w:type="dxa"/>
          </w:tcPr>
          <w:p w14:paraId="7C07DB74" w14:textId="77777777" w:rsidR="007A5F9C" w:rsidRPr="008D2489" w:rsidRDefault="007A5F9C" w:rsidP="007A5F9C">
            <w:pPr>
              <w:tabs>
                <w:tab w:val="decimal" w:pos="1100"/>
              </w:tabs>
              <w:spacing w:line="240" w:lineRule="atLeast"/>
              <w:rPr>
                <w:rFonts w:cs="Times New Roman"/>
                <w:b/>
                <w:bCs/>
                <w:szCs w:val="22"/>
              </w:rPr>
            </w:pPr>
          </w:p>
        </w:tc>
        <w:tc>
          <w:tcPr>
            <w:tcW w:w="1262" w:type="dxa"/>
            <w:tcBorders>
              <w:bottom w:val="single" w:sz="4" w:space="0" w:color="auto"/>
            </w:tcBorders>
          </w:tcPr>
          <w:p w14:paraId="547AEBF2" w14:textId="4A7D0284" w:rsidR="007A5F9C" w:rsidRPr="00334F28" w:rsidRDefault="00BB4E35" w:rsidP="007A5F9C">
            <w:pPr>
              <w:tabs>
                <w:tab w:val="decimal" w:pos="1070"/>
              </w:tabs>
              <w:spacing w:line="240" w:lineRule="atLeast"/>
              <w:ind w:right="-72"/>
              <w:rPr>
                <w:rFonts w:cs="Times New Roman"/>
                <w:szCs w:val="22"/>
              </w:rPr>
            </w:pPr>
            <w:r w:rsidRPr="00BB4E35">
              <w:rPr>
                <w:rFonts w:cs="Times New Roman"/>
                <w:szCs w:val="22"/>
              </w:rPr>
              <w:t>(2,692)</w:t>
            </w:r>
          </w:p>
        </w:tc>
      </w:tr>
      <w:tr w:rsidR="007A5F9C" w:rsidRPr="00366494" w14:paraId="5381FAE7" w14:textId="77777777" w:rsidTr="002A5CDF">
        <w:tc>
          <w:tcPr>
            <w:tcW w:w="3420" w:type="dxa"/>
            <w:vAlign w:val="bottom"/>
          </w:tcPr>
          <w:p w14:paraId="7617FDDA" w14:textId="591924C1" w:rsidR="007A5F9C" w:rsidRPr="008D2489" w:rsidRDefault="007A5F9C" w:rsidP="007A5F9C">
            <w:pPr>
              <w:spacing w:line="240" w:lineRule="atLeast"/>
              <w:ind w:right="-126"/>
              <w:rPr>
                <w:b/>
                <w:bCs/>
                <w:szCs w:val="22"/>
                <w:lang w:bidi="th-TH"/>
              </w:rPr>
            </w:pPr>
            <w:r w:rsidRPr="008D2489">
              <w:rPr>
                <w:b/>
                <w:bCs/>
                <w:szCs w:val="22"/>
                <w:lang w:bidi="th-TH"/>
              </w:rPr>
              <w:t>Net</w:t>
            </w:r>
          </w:p>
        </w:tc>
        <w:tc>
          <w:tcPr>
            <w:tcW w:w="1323" w:type="dxa"/>
            <w:tcBorders>
              <w:top w:val="single" w:sz="4" w:space="0" w:color="auto"/>
              <w:bottom w:val="double" w:sz="4" w:space="0" w:color="auto"/>
            </w:tcBorders>
          </w:tcPr>
          <w:p w14:paraId="11728770" w14:textId="2529E43C" w:rsidR="007A5F9C" w:rsidRPr="008D2489" w:rsidRDefault="007A5F9C" w:rsidP="007A5F9C">
            <w:pPr>
              <w:tabs>
                <w:tab w:val="decimal" w:pos="1088"/>
              </w:tabs>
              <w:spacing w:line="240" w:lineRule="atLeast"/>
              <w:ind w:right="-72"/>
              <w:rPr>
                <w:rFonts w:cs="Times New Roman"/>
                <w:b/>
                <w:bCs/>
                <w:szCs w:val="22"/>
              </w:rPr>
            </w:pPr>
            <w:r w:rsidRPr="008D2489">
              <w:rPr>
                <w:rFonts w:cs="Times New Roman"/>
                <w:b/>
                <w:bCs/>
                <w:szCs w:val="22"/>
              </w:rPr>
              <w:t>910,811</w:t>
            </w:r>
          </w:p>
        </w:tc>
        <w:tc>
          <w:tcPr>
            <w:tcW w:w="178" w:type="dxa"/>
          </w:tcPr>
          <w:p w14:paraId="71C2953F" w14:textId="77777777" w:rsidR="007A5F9C" w:rsidRPr="008D2489" w:rsidRDefault="007A5F9C" w:rsidP="007A5F9C">
            <w:pPr>
              <w:spacing w:line="240" w:lineRule="atLeast"/>
              <w:rPr>
                <w:rFonts w:cs="Times New Roman"/>
                <w:b/>
                <w:bCs/>
                <w:szCs w:val="22"/>
              </w:rPr>
            </w:pPr>
          </w:p>
        </w:tc>
        <w:tc>
          <w:tcPr>
            <w:tcW w:w="1289" w:type="dxa"/>
            <w:tcBorders>
              <w:top w:val="single" w:sz="4" w:space="0" w:color="auto"/>
              <w:bottom w:val="double" w:sz="4" w:space="0" w:color="auto"/>
            </w:tcBorders>
          </w:tcPr>
          <w:p w14:paraId="50E48F9E" w14:textId="10D955BA" w:rsidR="007A5F9C" w:rsidRPr="008D2489" w:rsidRDefault="00334F28" w:rsidP="007A5F9C">
            <w:pPr>
              <w:tabs>
                <w:tab w:val="decimal" w:pos="1100"/>
              </w:tabs>
              <w:spacing w:line="240" w:lineRule="atLeast"/>
              <w:ind w:right="-72"/>
              <w:rPr>
                <w:rFonts w:cs="Times New Roman"/>
                <w:b/>
                <w:bCs/>
                <w:szCs w:val="22"/>
              </w:rPr>
            </w:pPr>
            <w:r w:rsidRPr="00334F28">
              <w:rPr>
                <w:rFonts w:cs="Times New Roman"/>
                <w:b/>
                <w:bCs/>
                <w:szCs w:val="22"/>
              </w:rPr>
              <w:t>165,26</w:t>
            </w:r>
            <w:r w:rsidR="005B4C16">
              <w:rPr>
                <w:rFonts w:cs="Times New Roman"/>
                <w:b/>
                <w:bCs/>
                <w:szCs w:val="22"/>
              </w:rPr>
              <w:t>1</w:t>
            </w:r>
          </w:p>
        </w:tc>
        <w:tc>
          <w:tcPr>
            <w:tcW w:w="180" w:type="dxa"/>
          </w:tcPr>
          <w:p w14:paraId="6B667271" w14:textId="77777777" w:rsidR="007A5F9C" w:rsidRPr="008D2489" w:rsidRDefault="007A5F9C" w:rsidP="007A5F9C">
            <w:pPr>
              <w:tabs>
                <w:tab w:val="decimal" w:pos="1100"/>
              </w:tabs>
              <w:spacing w:line="240" w:lineRule="atLeast"/>
              <w:rPr>
                <w:rFonts w:cs="Times New Roman"/>
                <w:b/>
                <w:bCs/>
                <w:szCs w:val="22"/>
              </w:rPr>
            </w:pPr>
          </w:p>
        </w:tc>
        <w:tc>
          <w:tcPr>
            <w:tcW w:w="1350" w:type="dxa"/>
            <w:tcBorders>
              <w:top w:val="single" w:sz="4" w:space="0" w:color="auto"/>
              <w:bottom w:val="double" w:sz="4" w:space="0" w:color="auto"/>
            </w:tcBorders>
          </w:tcPr>
          <w:p w14:paraId="54415548" w14:textId="1E03E982" w:rsidR="007A5F9C" w:rsidRPr="008D2489" w:rsidRDefault="00BB4E35" w:rsidP="007A5F9C">
            <w:pPr>
              <w:tabs>
                <w:tab w:val="decimal" w:pos="1105"/>
              </w:tabs>
              <w:spacing w:line="240" w:lineRule="atLeast"/>
              <w:ind w:right="-72"/>
              <w:rPr>
                <w:rFonts w:cs="Times New Roman"/>
                <w:b/>
                <w:bCs/>
                <w:szCs w:val="22"/>
              </w:rPr>
            </w:pPr>
            <w:r w:rsidRPr="00BB4E35">
              <w:rPr>
                <w:rFonts w:cs="Times New Roman"/>
                <w:b/>
                <w:bCs/>
                <w:szCs w:val="22"/>
              </w:rPr>
              <w:t>(2,230)</w:t>
            </w:r>
          </w:p>
        </w:tc>
        <w:tc>
          <w:tcPr>
            <w:tcW w:w="178" w:type="dxa"/>
          </w:tcPr>
          <w:p w14:paraId="69718B49" w14:textId="77777777" w:rsidR="007A5F9C" w:rsidRPr="008D2489" w:rsidRDefault="007A5F9C" w:rsidP="007A5F9C">
            <w:pPr>
              <w:tabs>
                <w:tab w:val="decimal" w:pos="1100"/>
              </w:tabs>
              <w:spacing w:line="240" w:lineRule="atLeast"/>
              <w:rPr>
                <w:rFonts w:cs="Times New Roman"/>
                <w:b/>
                <w:bCs/>
                <w:szCs w:val="22"/>
              </w:rPr>
            </w:pPr>
          </w:p>
        </w:tc>
        <w:tc>
          <w:tcPr>
            <w:tcW w:w="1262" w:type="dxa"/>
            <w:tcBorders>
              <w:top w:val="single" w:sz="4" w:space="0" w:color="auto"/>
              <w:bottom w:val="double" w:sz="4" w:space="0" w:color="auto"/>
            </w:tcBorders>
          </w:tcPr>
          <w:p w14:paraId="43F97172" w14:textId="193F022D" w:rsidR="007A5F9C" w:rsidRPr="008D2489" w:rsidRDefault="00BB4E35" w:rsidP="007A5F9C">
            <w:pPr>
              <w:tabs>
                <w:tab w:val="decimal" w:pos="1070"/>
              </w:tabs>
              <w:spacing w:line="240" w:lineRule="atLeast"/>
              <w:ind w:right="-72"/>
              <w:rPr>
                <w:rFonts w:cs="Times New Roman"/>
                <w:b/>
                <w:bCs/>
                <w:szCs w:val="22"/>
              </w:rPr>
            </w:pPr>
            <w:r w:rsidRPr="00BB4E35">
              <w:rPr>
                <w:rFonts w:cs="Times New Roman"/>
                <w:b/>
                <w:bCs/>
                <w:szCs w:val="22"/>
              </w:rPr>
              <w:t>1,073,84</w:t>
            </w:r>
            <w:r w:rsidR="005B4C16">
              <w:rPr>
                <w:rFonts w:cs="Times New Roman"/>
                <w:b/>
                <w:bCs/>
                <w:szCs w:val="22"/>
              </w:rPr>
              <w:t>2</w:t>
            </w:r>
          </w:p>
        </w:tc>
      </w:tr>
    </w:tbl>
    <w:p w14:paraId="19EB959A" w14:textId="7DD70677" w:rsidR="005855EF" w:rsidRDefault="005855EF"/>
    <w:p w14:paraId="4C96581A" w14:textId="33986819" w:rsidR="00B655CE" w:rsidRPr="0012708E" w:rsidRDefault="00B655CE">
      <w:pPr>
        <w:pStyle w:val="PlainText"/>
        <w:tabs>
          <w:tab w:val="left" w:pos="540"/>
        </w:tabs>
        <w:spacing w:line="240" w:lineRule="atLeast"/>
        <w:ind w:left="540" w:right="-28"/>
        <w:jc w:val="both"/>
        <w:rPr>
          <w:rFonts w:ascii="Times New Roman" w:hAnsi="Times New Roman" w:cs="Times New Roman"/>
          <w:sz w:val="22"/>
          <w:szCs w:val="22"/>
          <w:lang w:val="en-GB"/>
        </w:rPr>
      </w:pPr>
      <w:r w:rsidRPr="0012708E">
        <w:rPr>
          <w:rFonts w:ascii="Times New Roman" w:hAnsi="Times New Roman" w:cs="Times New Roman"/>
          <w:sz w:val="22"/>
          <w:szCs w:val="22"/>
          <w:vertAlign w:val="superscript"/>
          <w:lang w:val="en-GB"/>
        </w:rPr>
        <w:t>*</w:t>
      </w:r>
      <w:r w:rsidR="00D101FF">
        <w:rPr>
          <w:rFonts w:ascii="Times New Roman" w:hAnsi="Times New Roman" w:cs="Times New Roman"/>
          <w:sz w:val="18"/>
          <w:szCs w:val="18"/>
          <w:lang w:val="en-GB"/>
        </w:rPr>
        <w:t xml:space="preserve"> </w:t>
      </w:r>
      <w:r w:rsidRPr="0012708E">
        <w:rPr>
          <w:rFonts w:ascii="Times New Roman" w:hAnsi="Times New Roman" w:cs="Times New Roman"/>
          <w:sz w:val="18"/>
          <w:szCs w:val="18"/>
          <w:lang w:val="en-GB"/>
        </w:rPr>
        <w:t xml:space="preserve">Assets </w:t>
      </w:r>
      <w:r w:rsidR="002C5071" w:rsidRPr="0012708E">
        <w:rPr>
          <w:rFonts w:ascii="Times New Roman" w:hAnsi="Times New Roman" w:cs="Times New Roman"/>
          <w:sz w:val="18"/>
          <w:szCs w:val="18"/>
          <w:lang w:val="en-GB"/>
        </w:rPr>
        <w:t>from settlement of debts include properties foreclosed transferred under</w:t>
      </w:r>
      <w:r w:rsidR="001F7B02" w:rsidRPr="0012708E">
        <w:rPr>
          <w:rFonts w:ascii="Times New Roman" w:hAnsi="Times New Roman" w:cs="Times New Roman"/>
          <w:sz w:val="18"/>
          <w:szCs w:val="18"/>
          <w:lang w:val="en-GB"/>
        </w:rPr>
        <w:t xml:space="preserve"> the Bank of Thailand</w:t>
      </w:r>
      <w:r w:rsidR="0033518A">
        <w:rPr>
          <w:rFonts w:ascii="Times New Roman" w:hAnsi="Times New Roman" w:cs="Times New Roman"/>
          <w:sz w:val="18"/>
          <w:szCs w:val="18"/>
          <w:lang w:val="en-GB"/>
        </w:rPr>
        <w:t>’</w:t>
      </w:r>
      <w:r w:rsidR="001F7B02" w:rsidRPr="0012708E">
        <w:rPr>
          <w:rFonts w:ascii="Times New Roman" w:hAnsi="Times New Roman" w:cs="Times New Roman"/>
          <w:sz w:val="18"/>
          <w:szCs w:val="18"/>
          <w:lang w:val="en-GB"/>
        </w:rPr>
        <w:t xml:space="preserve">s supportive </w:t>
      </w:r>
      <w:r w:rsidR="00BB77C4">
        <w:rPr>
          <w:rFonts w:ascii="Times New Roman" w:hAnsi="Times New Roman" w:cs="Times New Roman"/>
          <w:sz w:val="18"/>
          <w:szCs w:val="18"/>
          <w:lang w:val="en-GB"/>
        </w:rPr>
        <w:br/>
        <w:t xml:space="preserve">   </w:t>
      </w:r>
      <w:r w:rsidR="001F7B02" w:rsidRPr="0012708E">
        <w:rPr>
          <w:rFonts w:ascii="Times New Roman" w:hAnsi="Times New Roman" w:cs="Times New Roman"/>
          <w:sz w:val="18"/>
          <w:szCs w:val="18"/>
          <w:lang w:val="en-GB"/>
        </w:rPr>
        <w:t>measure</w:t>
      </w:r>
      <w:r w:rsidR="00BB77C4">
        <w:rPr>
          <w:rFonts w:ascii="Times New Roman" w:hAnsi="Times New Roman" w:cs="Times New Roman"/>
          <w:sz w:val="18"/>
          <w:szCs w:val="18"/>
          <w:lang w:val="en-GB"/>
        </w:rPr>
        <w:t xml:space="preserve"> </w:t>
      </w:r>
      <w:r w:rsidR="001F7B02" w:rsidRPr="0012708E">
        <w:rPr>
          <w:rFonts w:ascii="Times New Roman" w:hAnsi="Times New Roman" w:cs="Times New Roman"/>
          <w:sz w:val="18"/>
          <w:szCs w:val="18"/>
          <w:lang w:val="en-GB"/>
        </w:rPr>
        <w:t>to acquire collateral assets for debt repayment</w:t>
      </w:r>
      <w:r w:rsidR="00D94E37">
        <w:rPr>
          <w:rFonts w:ascii="Times New Roman" w:hAnsi="Times New Roman" w:cs="Times New Roman"/>
          <w:sz w:val="18"/>
          <w:szCs w:val="18"/>
          <w:lang w:val="en-GB"/>
        </w:rPr>
        <w:t>.</w:t>
      </w:r>
    </w:p>
    <w:p w14:paraId="3050F9EA" w14:textId="46C93D8A" w:rsidR="000A40D6" w:rsidRPr="0012708E" w:rsidRDefault="000A40D6">
      <w:pPr>
        <w:rPr>
          <w:rFonts w:cs="Times New Roman"/>
          <w:szCs w:val="22"/>
          <w:lang w:eastAsia="zh-CN" w:bidi="th-TH"/>
        </w:rPr>
      </w:pPr>
    </w:p>
    <w:p w14:paraId="4F05EC37" w14:textId="1F908A62" w:rsidR="001E48EC" w:rsidRDefault="001334E5" w:rsidP="00F3534A">
      <w:pPr>
        <w:pStyle w:val="PlainText"/>
        <w:tabs>
          <w:tab w:val="left" w:pos="540"/>
        </w:tabs>
        <w:spacing w:line="240" w:lineRule="atLeast"/>
        <w:ind w:left="540" w:right="-28"/>
        <w:jc w:val="both"/>
        <w:rPr>
          <w:rFonts w:ascii="Times New Roman" w:hAnsi="Times New Roman" w:cs="Times New Roman"/>
          <w:color w:val="000000"/>
          <w:sz w:val="22"/>
          <w:szCs w:val="22"/>
          <w:lang w:val="en-GB" w:eastAsia="en-GB"/>
        </w:rPr>
      </w:pPr>
      <w:r w:rsidRPr="0012708E">
        <w:rPr>
          <w:rFonts w:ascii="Times New Roman" w:hAnsi="Times New Roman" w:cs="Times New Roman"/>
          <w:sz w:val="22"/>
          <w:szCs w:val="22"/>
          <w:lang w:val="en-GB"/>
        </w:rPr>
        <w:t xml:space="preserve">As at </w:t>
      </w:r>
      <w:r w:rsidR="00763D66">
        <w:rPr>
          <w:rFonts w:ascii="Times New Roman" w:hAnsi="Times New Roman" w:cs="Times New Roman"/>
          <w:sz w:val="22"/>
          <w:szCs w:val="22"/>
          <w:lang w:val="en-GB"/>
        </w:rPr>
        <w:t xml:space="preserve">30 June 2025 and </w:t>
      </w:r>
      <w:r w:rsidR="005306F8" w:rsidRPr="0012708E">
        <w:rPr>
          <w:rFonts w:ascii="Times New Roman" w:hAnsi="Times New Roman" w:cs="Times New Roman"/>
          <w:color w:val="000000"/>
          <w:sz w:val="22"/>
          <w:szCs w:val="22"/>
          <w:lang w:val="en-GB"/>
        </w:rPr>
        <w:t xml:space="preserve">31 December </w:t>
      </w:r>
      <w:r w:rsidR="00F24EAF">
        <w:rPr>
          <w:rFonts w:ascii="Times New Roman" w:hAnsi="Times New Roman" w:cs="Times New Roman"/>
          <w:color w:val="000000"/>
          <w:sz w:val="22"/>
          <w:szCs w:val="22"/>
          <w:lang w:val="en-GB"/>
        </w:rPr>
        <w:t>202</w:t>
      </w:r>
      <w:r w:rsidR="007A5F9C">
        <w:rPr>
          <w:rFonts w:ascii="Times New Roman" w:hAnsi="Times New Roman" w:cs="Times New Roman"/>
          <w:color w:val="000000"/>
          <w:sz w:val="22"/>
          <w:szCs w:val="22"/>
          <w:lang w:val="en-GB"/>
        </w:rPr>
        <w:t>4</w:t>
      </w:r>
      <w:r w:rsidR="00763D66">
        <w:rPr>
          <w:rFonts w:ascii="Times New Roman" w:hAnsi="Times New Roman" w:cs="Times New Roman"/>
          <w:color w:val="000000"/>
          <w:sz w:val="22"/>
          <w:szCs w:val="22"/>
          <w:lang w:val="en-GB"/>
        </w:rPr>
        <w:t xml:space="preserve">, </w:t>
      </w:r>
      <w:r w:rsidR="006F0F9F" w:rsidRPr="0012708E">
        <w:rPr>
          <w:rFonts w:ascii="Times New Roman" w:hAnsi="Times New Roman" w:cs="Times New Roman"/>
          <w:color w:val="000000"/>
          <w:sz w:val="22"/>
          <w:szCs w:val="22"/>
          <w:lang w:val="en-GB" w:eastAsia="en-GB"/>
        </w:rPr>
        <w:t xml:space="preserve">all </w:t>
      </w:r>
      <w:r w:rsidR="0015038B" w:rsidRPr="0012708E">
        <w:rPr>
          <w:rFonts w:ascii="Times New Roman" w:hAnsi="Times New Roman" w:cs="Times New Roman"/>
          <w:sz w:val="22"/>
          <w:szCs w:val="22"/>
          <w:lang w:val="en-GB"/>
        </w:rPr>
        <w:t>immovable assets</w:t>
      </w:r>
      <w:r w:rsidRPr="0012708E">
        <w:rPr>
          <w:rFonts w:ascii="Times New Roman" w:hAnsi="Times New Roman" w:cs="Times New Roman"/>
          <w:sz w:val="22"/>
          <w:szCs w:val="22"/>
          <w:lang w:val="en-GB"/>
        </w:rPr>
        <w:t xml:space="preserve"> from</w:t>
      </w:r>
      <w:r w:rsidR="009B5981">
        <w:rPr>
          <w:rFonts w:ascii="Times New Roman" w:hAnsi="Times New Roman" w:cs="Times New Roman"/>
          <w:sz w:val="22"/>
          <w:szCs w:val="22"/>
          <w:lang w:val="en-GB"/>
        </w:rPr>
        <w:t xml:space="preserve"> settlement of</w:t>
      </w:r>
      <w:r w:rsidRPr="0012708E">
        <w:rPr>
          <w:rFonts w:ascii="Times New Roman" w:hAnsi="Times New Roman" w:cs="Times New Roman"/>
          <w:sz w:val="22"/>
          <w:szCs w:val="22"/>
          <w:lang w:val="en-GB"/>
        </w:rPr>
        <w:t xml:space="preserve"> debt</w:t>
      </w:r>
      <w:r w:rsidR="008C337B">
        <w:rPr>
          <w:rFonts w:ascii="Times New Roman" w:hAnsi="Times New Roman" w:cs="Times New Roman"/>
          <w:sz w:val="22"/>
          <w:szCs w:val="22"/>
          <w:lang w:val="en-GB"/>
        </w:rPr>
        <w:t>s</w:t>
      </w:r>
      <w:r w:rsidRPr="0012708E">
        <w:rPr>
          <w:rFonts w:ascii="Times New Roman" w:hAnsi="Times New Roman" w:cs="Times New Roman"/>
          <w:sz w:val="22"/>
          <w:szCs w:val="22"/>
          <w:lang w:val="en-GB"/>
        </w:rPr>
        <w:t xml:space="preserve"> w</w:t>
      </w:r>
      <w:r w:rsidR="00E105CE" w:rsidRPr="0012708E">
        <w:rPr>
          <w:rFonts w:ascii="Times New Roman" w:hAnsi="Times New Roman" w:cs="Times New Roman"/>
          <w:sz w:val="22"/>
          <w:szCs w:val="22"/>
          <w:lang w:val="en-GB"/>
        </w:rPr>
        <w:t>ere</w:t>
      </w:r>
      <w:r w:rsidRPr="0012708E">
        <w:rPr>
          <w:rFonts w:ascii="Times New Roman" w:hAnsi="Times New Roman" w:cs="Times New Roman"/>
          <w:sz w:val="22"/>
          <w:szCs w:val="22"/>
          <w:lang w:val="en-GB"/>
        </w:rPr>
        <w:t xml:space="preserve"> appraised by external appraisers</w:t>
      </w:r>
      <w:r w:rsidR="006F0F9F" w:rsidRPr="0012708E">
        <w:rPr>
          <w:rFonts w:ascii="Times New Roman" w:hAnsi="Times New Roman" w:cs="Times New Roman"/>
          <w:color w:val="000000"/>
          <w:sz w:val="22"/>
          <w:szCs w:val="22"/>
          <w:lang w:val="en-GB" w:eastAsia="en-GB"/>
        </w:rPr>
        <w:t>.</w:t>
      </w:r>
    </w:p>
    <w:p w14:paraId="793A943F" w14:textId="77777777" w:rsidR="00390010" w:rsidRPr="0012708E" w:rsidRDefault="00390010" w:rsidP="00F3534A">
      <w:pPr>
        <w:pStyle w:val="PlainText"/>
        <w:tabs>
          <w:tab w:val="left" w:pos="540"/>
        </w:tabs>
        <w:spacing w:line="240" w:lineRule="atLeast"/>
        <w:ind w:left="540" w:right="-28"/>
        <w:jc w:val="both"/>
        <w:rPr>
          <w:rFonts w:ascii="Times New Roman" w:hAnsi="Times New Roman" w:cs="Times New Roman"/>
          <w:color w:val="000000"/>
          <w:sz w:val="22"/>
          <w:szCs w:val="22"/>
          <w:lang w:val="en-GB" w:eastAsia="en-GB"/>
        </w:rPr>
      </w:pPr>
    </w:p>
    <w:p w14:paraId="6F5B1303" w14:textId="06DBD5B4" w:rsidR="00BD2289" w:rsidRPr="0012708E" w:rsidRDefault="598B9740" w:rsidP="0C1F1E22">
      <w:pPr>
        <w:pStyle w:val="Heading1"/>
        <w:numPr>
          <w:ilvl w:val="0"/>
          <w:numId w:val="0"/>
        </w:numPr>
        <w:spacing w:before="0" w:after="0" w:line="240" w:lineRule="atLeast"/>
        <w:ind w:left="540" w:hanging="540"/>
        <w:rPr>
          <w:rFonts w:cs="Times New Roman"/>
          <w:i w:val="0"/>
        </w:rPr>
      </w:pPr>
      <w:r w:rsidRPr="0012708E">
        <w:rPr>
          <w:rFonts w:cs="Times New Roman"/>
          <w:i w:val="0"/>
        </w:rPr>
        <w:t>1</w:t>
      </w:r>
      <w:r w:rsidR="007F6398">
        <w:rPr>
          <w:rFonts w:cs="Times New Roman"/>
          <w:i w:val="0"/>
        </w:rPr>
        <w:t>5</w:t>
      </w:r>
      <w:r w:rsidR="00BD2289" w:rsidRPr="0012708E">
        <w:rPr>
          <w:rFonts w:cs="Times New Roman"/>
        </w:rPr>
        <w:tab/>
      </w:r>
      <w:r w:rsidRPr="0012708E">
        <w:rPr>
          <w:rFonts w:cs="Times New Roman"/>
          <w:i w:val="0"/>
        </w:rPr>
        <w:t xml:space="preserve">Premises and equipment, net </w:t>
      </w:r>
    </w:p>
    <w:p w14:paraId="27C9FFD0" w14:textId="77777777" w:rsidR="00BD2289" w:rsidRPr="0012708E" w:rsidRDefault="00BD2289" w:rsidP="00F3534A">
      <w:pPr>
        <w:pStyle w:val="index"/>
        <w:spacing w:after="0"/>
        <w:jc w:val="thaiDistribute"/>
        <w:rPr>
          <w:rFonts w:cs="Times New Roman"/>
          <w:szCs w:val="22"/>
          <w:lang w:val="en-US"/>
        </w:rPr>
      </w:pPr>
    </w:p>
    <w:tbl>
      <w:tblPr>
        <w:tblW w:w="9875" w:type="dxa"/>
        <w:tblInd w:w="288" w:type="dxa"/>
        <w:tblLayout w:type="fixed"/>
        <w:tblLook w:val="01E0" w:firstRow="1" w:lastRow="1" w:firstColumn="1" w:lastColumn="1" w:noHBand="0" w:noVBand="0"/>
      </w:tblPr>
      <w:tblGrid>
        <w:gridCol w:w="2502"/>
        <w:gridCol w:w="1013"/>
        <w:gridCol w:w="992"/>
        <w:gridCol w:w="1028"/>
        <w:gridCol w:w="1075"/>
        <w:gridCol w:w="1085"/>
        <w:gridCol w:w="1085"/>
        <w:gridCol w:w="1095"/>
      </w:tblGrid>
      <w:tr w:rsidR="00F449CD" w:rsidRPr="00CB6061" w14:paraId="0A426730" w14:textId="77777777" w:rsidTr="00EC65EE">
        <w:trPr>
          <w:tblHeader/>
        </w:trPr>
        <w:tc>
          <w:tcPr>
            <w:tcW w:w="2502" w:type="dxa"/>
            <w:vAlign w:val="bottom"/>
          </w:tcPr>
          <w:p w14:paraId="338F4B6A" w14:textId="77777777" w:rsidR="00F449CD" w:rsidRPr="00CB6061" w:rsidRDefault="00F449CD" w:rsidP="00F3534A">
            <w:pPr>
              <w:spacing w:line="240" w:lineRule="exact"/>
              <w:ind w:left="261" w:right="-18"/>
              <w:rPr>
                <w:rFonts w:cs="Times New Roman"/>
                <w:b/>
                <w:bCs/>
                <w:i/>
                <w:iCs/>
                <w:sz w:val="18"/>
                <w:szCs w:val="18"/>
              </w:rPr>
            </w:pPr>
          </w:p>
        </w:tc>
        <w:tc>
          <w:tcPr>
            <w:tcW w:w="7373" w:type="dxa"/>
            <w:gridSpan w:val="7"/>
            <w:vAlign w:val="bottom"/>
          </w:tcPr>
          <w:p w14:paraId="7AE3A51E" w14:textId="16CCCEEE" w:rsidR="00F449CD" w:rsidRPr="00E16A2A" w:rsidRDefault="00F449CD" w:rsidP="00F3534A">
            <w:pPr>
              <w:spacing w:line="240" w:lineRule="exact"/>
              <w:ind w:left="-110" w:right="-25"/>
              <w:jc w:val="center"/>
              <w:rPr>
                <w:rFonts w:cs="Times New Roman"/>
                <w:sz w:val="18"/>
                <w:szCs w:val="18"/>
                <w:lang w:bidi="th-TH"/>
              </w:rPr>
            </w:pPr>
            <w:r w:rsidRPr="00E16A2A">
              <w:rPr>
                <w:rFonts w:cs="Times New Roman"/>
                <w:b/>
                <w:bCs/>
                <w:sz w:val="18"/>
                <w:szCs w:val="18"/>
              </w:rPr>
              <w:t>Consolidated</w:t>
            </w:r>
          </w:p>
        </w:tc>
      </w:tr>
      <w:tr w:rsidR="00BD2289" w:rsidRPr="00CB6061" w14:paraId="18863B81" w14:textId="77777777" w:rsidTr="00EC65EE">
        <w:trPr>
          <w:tblHeader/>
        </w:trPr>
        <w:tc>
          <w:tcPr>
            <w:tcW w:w="2502" w:type="dxa"/>
            <w:vAlign w:val="bottom"/>
          </w:tcPr>
          <w:p w14:paraId="2E874705" w14:textId="77777777" w:rsidR="00BD2289" w:rsidRPr="00CB6061" w:rsidRDefault="00BD2289" w:rsidP="00F3534A">
            <w:pPr>
              <w:spacing w:line="240" w:lineRule="exact"/>
              <w:ind w:left="140" w:right="-18"/>
              <w:rPr>
                <w:rFonts w:cs="Times New Roman"/>
                <w:b/>
                <w:bCs/>
                <w:i/>
                <w:iCs/>
                <w:sz w:val="18"/>
                <w:szCs w:val="18"/>
              </w:rPr>
            </w:pPr>
          </w:p>
        </w:tc>
        <w:tc>
          <w:tcPr>
            <w:tcW w:w="1013" w:type="dxa"/>
            <w:vAlign w:val="bottom"/>
          </w:tcPr>
          <w:p w14:paraId="16BC4C60" w14:textId="77777777" w:rsidR="00BD2289" w:rsidRPr="00CB6061" w:rsidRDefault="00BD2289" w:rsidP="00F3534A">
            <w:pPr>
              <w:spacing w:line="240" w:lineRule="exact"/>
              <w:ind w:right="-173"/>
              <w:jc w:val="center"/>
              <w:rPr>
                <w:rFonts w:cs="Times New Roman"/>
                <w:sz w:val="18"/>
                <w:szCs w:val="18"/>
                <w:lang w:bidi="th-TH"/>
              </w:rPr>
            </w:pPr>
          </w:p>
        </w:tc>
        <w:tc>
          <w:tcPr>
            <w:tcW w:w="992" w:type="dxa"/>
            <w:vAlign w:val="bottom"/>
          </w:tcPr>
          <w:p w14:paraId="50CAC5FB" w14:textId="77777777" w:rsidR="00BD2289" w:rsidRPr="00CB6061" w:rsidRDefault="00BD2289" w:rsidP="00F3534A">
            <w:pPr>
              <w:spacing w:line="240" w:lineRule="exact"/>
              <w:ind w:right="-173"/>
              <w:jc w:val="center"/>
              <w:rPr>
                <w:rFonts w:cs="Times New Roman"/>
                <w:sz w:val="18"/>
                <w:szCs w:val="18"/>
                <w:lang w:bidi="th-TH"/>
              </w:rPr>
            </w:pPr>
          </w:p>
        </w:tc>
        <w:tc>
          <w:tcPr>
            <w:tcW w:w="1028" w:type="dxa"/>
          </w:tcPr>
          <w:p w14:paraId="0E1A167D"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Furniture</w:t>
            </w:r>
          </w:p>
        </w:tc>
        <w:tc>
          <w:tcPr>
            <w:tcW w:w="1075" w:type="dxa"/>
          </w:tcPr>
          <w:p w14:paraId="19DD66E5" w14:textId="77777777" w:rsidR="00BD2289" w:rsidRPr="00E16A2A" w:rsidRDefault="00BD2289" w:rsidP="00F3534A">
            <w:pPr>
              <w:spacing w:line="240" w:lineRule="exact"/>
              <w:ind w:left="-117" w:right="-113"/>
              <w:jc w:val="center"/>
              <w:rPr>
                <w:rFonts w:cs="Times New Roman"/>
                <w:sz w:val="18"/>
                <w:szCs w:val="18"/>
              </w:rPr>
            </w:pPr>
            <w:r w:rsidRPr="00E16A2A">
              <w:rPr>
                <w:rFonts w:cs="Times New Roman"/>
                <w:sz w:val="18"/>
                <w:szCs w:val="18"/>
              </w:rPr>
              <w:t>Computers</w:t>
            </w:r>
          </w:p>
        </w:tc>
        <w:tc>
          <w:tcPr>
            <w:tcW w:w="1085" w:type="dxa"/>
          </w:tcPr>
          <w:p w14:paraId="5DC11C7B" w14:textId="77777777" w:rsidR="00BD2289" w:rsidRPr="00CB6061" w:rsidRDefault="00BD2289" w:rsidP="00F3534A">
            <w:pPr>
              <w:spacing w:line="240" w:lineRule="exact"/>
              <w:ind w:right="-173"/>
              <w:jc w:val="center"/>
              <w:rPr>
                <w:rFonts w:cs="Times New Roman"/>
                <w:sz w:val="18"/>
                <w:szCs w:val="18"/>
                <w:lang w:bidi="th-TH"/>
              </w:rPr>
            </w:pPr>
          </w:p>
        </w:tc>
        <w:tc>
          <w:tcPr>
            <w:tcW w:w="1085" w:type="dxa"/>
            <w:vAlign w:val="bottom"/>
          </w:tcPr>
          <w:p w14:paraId="546E8ADA" w14:textId="77777777" w:rsidR="00BD2289" w:rsidRPr="00CB6061" w:rsidRDefault="00BD2289" w:rsidP="00F3534A">
            <w:pPr>
              <w:spacing w:line="240" w:lineRule="exact"/>
              <w:ind w:right="-173"/>
              <w:jc w:val="center"/>
              <w:rPr>
                <w:rFonts w:cs="Times New Roman"/>
                <w:sz w:val="18"/>
                <w:szCs w:val="18"/>
                <w:lang w:bidi="th-TH"/>
              </w:rPr>
            </w:pPr>
          </w:p>
        </w:tc>
        <w:tc>
          <w:tcPr>
            <w:tcW w:w="1095" w:type="dxa"/>
          </w:tcPr>
          <w:p w14:paraId="2FD1A3D0" w14:textId="77777777" w:rsidR="00BD2289" w:rsidRPr="00CB6061" w:rsidRDefault="00BD2289" w:rsidP="00F3534A">
            <w:pPr>
              <w:spacing w:line="240" w:lineRule="exact"/>
              <w:ind w:right="-173"/>
              <w:jc w:val="center"/>
              <w:rPr>
                <w:rFonts w:cs="Times New Roman"/>
                <w:sz w:val="18"/>
                <w:szCs w:val="18"/>
                <w:lang w:bidi="th-TH"/>
              </w:rPr>
            </w:pPr>
          </w:p>
        </w:tc>
      </w:tr>
      <w:tr w:rsidR="00BD2289" w:rsidRPr="00CB6061" w14:paraId="7CFB256A" w14:textId="77777777" w:rsidTr="00EC65EE">
        <w:trPr>
          <w:tblHeader/>
        </w:trPr>
        <w:tc>
          <w:tcPr>
            <w:tcW w:w="2502" w:type="dxa"/>
            <w:vAlign w:val="bottom"/>
          </w:tcPr>
          <w:p w14:paraId="70A58EA4" w14:textId="77777777" w:rsidR="00BD2289" w:rsidRPr="00CB6061" w:rsidRDefault="00BD2289" w:rsidP="00F3534A">
            <w:pPr>
              <w:spacing w:line="240" w:lineRule="exact"/>
              <w:ind w:left="261" w:right="-18"/>
              <w:rPr>
                <w:rFonts w:cs="Times New Roman"/>
                <w:b/>
                <w:bCs/>
                <w:i/>
                <w:iCs/>
                <w:sz w:val="18"/>
                <w:szCs w:val="18"/>
              </w:rPr>
            </w:pPr>
          </w:p>
        </w:tc>
        <w:tc>
          <w:tcPr>
            <w:tcW w:w="1013" w:type="dxa"/>
          </w:tcPr>
          <w:p w14:paraId="1A5E0E0F" w14:textId="77777777" w:rsidR="00BD2289" w:rsidRPr="00CB6061" w:rsidRDefault="00BD2289" w:rsidP="00F3534A">
            <w:pPr>
              <w:spacing w:line="240" w:lineRule="exact"/>
              <w:ind w:left="-117" w:right="-113"/>
              <w:jc w:val="center"/>
              <w:rPr>
                <w:rFonts w:cs="Times New Roman"/>
                <w:sz w:val="18"/>
                <w:szCs w:val="18"/>
              </w:rPr>
            </w:pPr>
          </w:p>
        </w:tc>
        <w:tc>
          <w:tcPr>
            <w:tcW w:w="992" w:type="dxa"/>
          </w:tcPr>
          <w:p w14:paraId="254E1F41"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Leasehold</w:t>
            </w:r>
          </w:p>
        </w:tc>
        <w:tc>
          <w:tcPr>
            <w:tcW w:w="1028" w:type="dxa"/>
          </w:tcPr>
          <w:p w14:paraId="4111D73B" w14:textId="57A34AFD"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and</w:t>
            </w:r>
          </w:p>
        </w:tc>
        <w:tc>
          <w:tcPr>
            <w:tcW w:w="1075" w:type="dxa"/>
          </w:tcPr>
          <w:p w14:paraId="647ACB5F"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and</w:t>
            </w:r>
          </w:p>
        </w:tc>
        <w:tc>
          <w:tcPr>
            <w:tcW w:w="1085" w:type="dxa"/>
          </w:tcPr>
          <w:p w14:paraId="55D8ECA7"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Right-of-use</w:t>
            </w:r>
          </w:p>
        </w:tc>
        <w:tc>
          <w:tcPr>
            <w:tcW w:w="1085" w:type="dxa"/>
          </w:tcPr>
          <w:p w14:paraId="7DFBA725" w14:textId="54FC35D7" w:rsidR="00BD2289" w:rsidRPr="00CB6061" w:rsidRDefault="00BD2289" w:rsidP="00F3534A">
            <w:pPr>
              <w:spacing w:line="240" w:lineRule="exact"/>
              <w:ind w:left="-117" w:right="-113"/>
              <w:jc w:val="center"/>
              <w:rPr>
                <w:rFonts w:cs="Times New Roman"/>
                <w:sz w:val="18"/>
                <w:szCs w:val="18"/>
              </w:rPr>
            </w:pPr>
          </w:p>
        </w:tc>
        <w:tc>
          <w:tcPr>
            <w:tcW w:w="1095" w:type="dxa"/>
          </w:tcPr>
          <w:p w14:paraId="3A482689" w14:textId="77777777" w:rsidR="00BD2289" w:rsidRPr="00CB6061" w:rsidRDefault="00BD2289" w:rsidP="00F3534A">
            <w:pPr>
              <w:spacing w:line="240" w:lineRule="exact"/>
              <w:ind w:right="-173"/>
              <w:jc w:val="center"/>
              <w:rPr>
                <w:rFonts w:cs="Times New Roman"/>
                <w:sz w:val="18"/>
                <w:szCs w:val="18"/>
                <w:lang w:bidi="th-TH"/>
              </w:rPr>
            </w:pPr>
          </w:p>
        </w:tc>
      </w:tr>
      <w:tr w:rsidR="00BD2289" w:rsidRPr="00CB6061" w14:paraId="5F17ED09" w14:textId="77777777" w:rsidTr="00EC65EE">
        <w:trPr>
          <w:tblHeader/>
        </w:trPr>
        <w:tc>
          <w:tcPr>
            <w:tcW w:w="2502" w:type="dxa"/>
            <w:vAlign w:val="bottom"/>
          </w:tcPr>
          <w:p w14:paraId="49D756EF" w14:textId="77777777" w:rsidR="00BD2289" w:rsidRPr="00CB6061" w:rsidRDefault="00BD2289" w:rsidP="00F3534A">
            <w:pPr>
              <w:spacing w:line="240" w:lineRule="exact"/>
              <w:ind w:left="261" w:right="-18"/>
              <w:rPr>
                <w:rFonts w:cs="Times New Roman"/>
                <w:b/>
                <w:bCs/>
                <w:i/>
                <w:iCs/>
                <w:sz w:val="18"/>
                <w:szCs w:val="18"/>
              </w:rPr>
            </w:pPr>
          </w:p>
        </w:tc>
        <w:tc>
          <w:tcPr>
            <w:tcW w:w="1013" w:type="dxa"/>
          </w:tcPr>
          <w:p w14:paraId="652ED960"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Premises</w:t>
            </w:r>
          </w:p>
        </w:tc>
        <w:tc>
          <w:tcPr>
            <w:tcW w:w="992" w:type="dxa"/>
          </w:tcPr>
          <w:p w14:paraId="51562DD0"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improvement</w:t>
            </w:r>
          </w:p>
        </w:tc>
        <w:tc>
          <w:tcPr>
            <w:tcW w:w="1028" w:type="dxa"/>
          </w:tcPr>
          <w:p w14:paraId="72285AA7"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equipment</w:t>
            </w:r>
          </w:p>
        </w:tc>
        <w:tc>
          <w:tcPr>
            <w:tcW w:w="1075" w:type="dxa"/>
          </w:tcPr>
          <w:p w14:paraId="112AAD8F"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accessories</w:t>
            </w:r>
          </w:p>
        </w:tc>
        <w:tc>
          <w:tcPr>
            <w:tcW w:w="1085" w:type="dxa"/>
          </w:tcPr>
          <w:p w14:paraId="2D510837"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assets</w:t>
            </w:r>
          </w:p>
        </w:tc>
        <w:tc>
          <w:tcPr>
            <w:tcW w:w="1085" w:type="dxa"/>
          </w:tcPr>
          <w:p w14:paraId="18B4E17A" w14:textId="3568391A" w:rsidR="00BD2289" w:rsidRPr="00CB6061" w:rsidRDefault="00503264" w:rsidP="00F3534A">
            <w:pPr>
              <w:spacing w:line="240" w:lineRule="exact"/>
              <w:ind w:left="-117" w:right="-113"/>
              <w:jc w:val="center"/>
              <w:rPr>
                <w:rFonts w:cs="Times New Roman"/>
                <w:sz w:val="18"/>
                <w:szCs w:val="18"/>
              </w:rPr>
            </w:pPr>
            <w:r>
              <w:rPr>
                <w:rFonts w:cs="Times New Roman"/>
                <w:sz w:val="18"/>
                <w:szCs w:val="18"/>
              </w:rPr>
              <w:t>Others</w:t>
            </w:r>
          </w:p>
        </w:tc>
        <w:tc>
          <w:tcPr>
            <w:tcW w:w="1095" w:type="dxa"/>
          </w:tcPr>
          <w:p w14:paraId="6E3AC156"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Total</w:t>
            </w:r>
          </w:p>
        </w:tc>
      </w:tr>
      <w:tr w:rsidR="00F449CD" w:rsidRPr="00CB6061" w14:paraId="5C8F32A9" w14:textId="77777777" w:rsidTr="00EC65EE">
        <w:trPr>
          <w:tblHeader/>
        </w:trPr>
        <w:tc>
          <w:tcPr>
            <w:tcW w:w="2502" w:type="dxa"/>
            <w:vAlign w:val="bottom"/>
          </w:tcPr>
          <w:p w14:paraId="77220D23" w14:textId="77777777" w:rsidR="00F449CD" w:rsidRPr="00CB6061" w:rsidRDefault="00F449CD" w:rsidP="00F3534A">
            <w:pPr>
              <w:spacing w:line="240" w:lineRule="exact"/>
              <w:ind w:left="261" w:right="-18"/>
              <w:rPr>
                <w:rFonts w:cs="Times New Roman"/>
                <w:b/>
                <w:bCs/>
                <w:i/>
                <w:iCs/>
                <w:sz w:val="18"/>
                <w:szCs w:val="18"/>
              </w:rPr>
            </w:pPr>
          </w:p>
        </w:tc>
        <w:tc>
          <w:tcPr>
            <w:tcW w:w="7373" w:type="dxa"/>
            <w:gridSpan w:val="7"/>
          </w:tcPr>
          <w:p w14:paraId="6737A3AE" w14:textId="4670CD94" w:rsidR="00F449CD" w:rsidRPr="00CB6061" w:rsidRDefault="00F449CD" w:rsidP="00F3534A">
            <w:pPr>
              <w:spacing w:line="240" w:lineRule="exact"/>
              <w:ind w:left="-117" w:right="-113"/>
              <w:jc w:val="center"/>
              <w:rPr>
                <w:rFonts w:cs="Times New Roman"/>
                <w:sz w:val="18"/>
                <w:szCs w:val="18"/>
              </w:rPr>
            </w:pPr>
            <w:r w:rsidRPr="00CB6061">
              <w:rPr>
                <w:rFonts w:cs="Times New Roman"/>
                <w:i/>
                <w:iCs/>
                <w:sz w:val="18"/>
                <w:szCs w:val="18"/>
              </w:rPr>
              <w:t>(in thousand Baht)</w:t>
            </w:r>
          </w:p>
        </w:tc>
      </w:tr>
      <w:tr w:rsidR="00BD2289" w:rsidRPr="00CB6061" w14:paraId="56137EB3" w14:textId="77777777" w:rsidTr="00562AE2">
        <w:tc>
          <w:tcPr>
            <w:tcW w:w="2502" w:type="dxa"/>
            <w:vAlign w:val="bottom"/>
          </w:tcPr>
          <w:p w14:paraId="06EE65C8" w14:textId="77777777" w:rsidR="00BD2289" w:rsidRPr="00CB6061" w:rsidRDefault="00BD2289" w:rsidP="00562AE2">
            <w:pPr>
              <w:spacing w:line="240" w:lineRule="exact"/>
              <w:ind w:left="141" w:right="-18"/>
              <w:rPr>
                <w:rFonts w:cs="Times New Roman"/>
                <w:b/>
                <w:bCs/>
                <w:i/>
                <w:iCs/>
                <w:sz w:val="18"/>
                <w:szCs w:val="18"/>
              </w:rPr>
            </w:pPr>
            <w:r w:rsidRPr="00CB6061">
              <w:rPr>
                <w:rFonts w:cs="Times New Roman"/>
                <w:b/>
                <w:bCs/>
                <w:i/>
                <w:iCs/>
                <w:sz w:val="18"/>
                <w:szCs w:val="18"/>
              </w:rPr>
              <w:t>Cost</w:t>
            </w:r>
          </w:p>
        </w:tc>
        <w:tc>
          <w:tcPr>
            <w:tcW w:w="1013" w:type="dxa"/>
            <w:vAlign w:val="bottom"/>
          </w:tcPr>
          <w:p w14:paraId="02C34B61" w14:textId="77777777" w:rsidR="00BD2289" w:rsidRPr="00597E53" w:rsidRDefault="00BD2289" w:rsidP="00562AE2">
            <w:pPr>
              <w:tabs>
                <w:tab w:val="decimal" w:pos="748"/>
              </w:tabs>
              <w:spacing w:line="240" w:lineRule="exact"/>
              <w:ind w:right="-169"/>
              <w:rPr>
                <w:rFonts w:cs="Times New Roman"/>
                <w:sz w:val="18"/>
                <w:szCs w:val="18"/>
                <w:lang w:bidi="th-TH"/>
              </w:rPr>
            </w:pPr>
          </w:p>
        </w:tc>
        <w:tc>
          <w:tcPr>
            <w:tcW w:w="992" w:type="dxa"/>
            <w:vAlign w:val="bottom"/>
          </w:tcPr>
          <w:p w14:paraId="192F71AD" w14:textId="77777777" w:rsidR="00BD2289" w:rsidRPr="00597E53" w:rsidRDefault="00BD2289" w:rsidP="00562AE2">
            <w:pPr>
              <w:tabs>
                <w:tab w:val="decimal" w:pos="748"/>
              </w:tabs>
              <w:spacing w:line="240" w:lineRule="exact"/>
              <w:ind w:right="-169"/>
              <w:rPr>
                <w:rFonts w:cs="Times New Roman"/>
                <w:sz w:val="18"/>
                <w:szCs w:val="18"/>
                <w:lang w:bidi="th-TH"/>
              </w:rPr>
            </w:pPr>
          </w:p>
        </w:tc>
        <w:tc>
          <w:tcPr>
            <w:tcW w:w="1028" w:type="dxa"/>
            <w:vAlign w:val="bottom"/>
          </w:tcPr>
          <w:p w14:paraId="4C28BE7C" w14:textId="77777777" w:rsidR="00BD2289" w:rsidRPr="00597E53" w:rsidRDefault="00BD2289" w:rsidP="00562AE2">
            <w:pPr>
              <w:tabs>
                <w:tab w:val="decimal" w:pos="748"/>
              </w:tabs>
              <w:spacing w:line="240" w:lineRule="exact"/>
              <w:ind w:right="-169"/>
              <w:rPr>
                <w:rFonts w:cs="Times New Roman"/>
                <w:sz w:val="18"/>
                <w:szCs w:val="18"/>
                <w:lang w:bidi="th-TH"/>
              </w:rPr>
            </w:pPr>
          </w:p>
        </w:tc>
        <w:tc>
          <w:tcPr>
            <w:tcW w:w="1075" w:type="dxa"/>
            <w:vAlign w:val="bottom"/>
          </w:tcPr>
          <w:p w14:paraId="52207436" w14:textId="77777777" w:rsidR="00BD2289" w:rsidRPr="00597E53" w:rsidRDefault="00BD2289" w:rsidP="00562AE2">
            <w:pPr>
              <w:tabs>
                <w:tab w:val="decimal" w:pos="748"/>
              </w:tabs>
              <w:spacing w:line="240" w:lineRule="exact"/>
              <w:ind w:right="-169"/>
              <w:rPr>
                <w:rFonts w:cs="Times New Roman"/>
                <w:sz w:val="18"/>
                <w:szCs w:val="18"/>
                <w:lang w:bidi="th-TH"/>
              </w:rPr>
            </w:pPr>
          </w:p>
        </w:tc>
        <w:tc>
          <w:tcPr>
            <w:tcW w:w="1085" w:type="dxa"/>
            <w:vAlign w:val="bottom"/>
          </w:tcPr>
          <w:p w14:paraId="42171B4D" w14:textId="77777777" w:rsidR="00BD2289" w:rsidRPr="00597E53" w:rsidRDefault="00BD2289" w:rsidP="00562AE2">
            <w:pPr>
              <w:tabs>
                <w:tab w:val="decimal" w:pos="748"/>
              </w:tabs>
              <w:spacing w:line="240" w:lineRule="exact"/>
              <w:ind w:right="-169"/>
              <w:rPr>
                <w:rFonts w:cs="Times New Roman"/>
                <w:sz w:val="18"/>
                <w:szCs w:val="18"/>
                <w:lang w:bidi="th-TH"/>
              </w:rPr>
            </w:pPr>
          </w:p>
        </w:tc>
        <w:tc>
          <w:tcPr>
            <w:tcW w:w="1085" w:type="dxa"/>
            <w:vAlign w:val="bottom"/>
          </w:tcPr>
          <w:p w14:paraId="0B7F3118" w14:textId="77777777" w:rsidR="00BD2289" w:rsidRPr="00597E53" w:rsidRDefault="00BD2289" w:rsidP="00562AE2">
            <w:pPr>
              <w:tabs>
                <w:tab w:val="decimal" w:pos="748"/>
              </w:tabs>
              <w:spacing w:line="240" w:lineRule="exact"/>
              <w:ind w:right="-169"/>
              <w:rPr>
                <w:rFonts w:cs="Times New Roman"/>
                <w:sz w:val="18"/>
                <w:szCs w:val="18"/>
                <w:lang w:bidi="th-TH"/>
              </w:rPr>
            </w:pPr>
          </w:p>
        </w:tc>
        <w:tc>
          <w:tcPr>
            <w:tcW w:w="1095" w:type="dxa"/>
            <w:vAlign w:val="bottom"/>
          </w:tcPr>
          <w:p w14:paraId="298B0A36" w14:textId="77777777" w:rsidR="00BD2289" w:rsidRPr="00597E53" w:rsidRDefault="00BD2289" w:rsidP="00562AE2">
            <w:pPr>
              <w:tabs>
                <w:tab w:val="decimal" w:pos="748"/>
              </w:tabs>
              <w:spacing w:line="240" w:lineRule="exact"/>
              <w:ind w:right="-169"/>
              <w:rPr>
                <w:rFonts w:cs="Times New Roman"/>
                <w:sz w:val="18"/>
                <w:szCs w:val="18"/>
                <w:lang w:bidi="th-TH"/>
              </w:rPr>
            </w:pPr>
          </w:p>
        </w:tc>
      </w:tr>
      <w:tr w:rsidR="00597E53" w:rsidRPr="00CB6061" w14:paraId="032D8D1F" w14:textId="77777777" w:rsidTr="00562AE2">
        <w:tc>
          <w:tcPr>
            <w:tcW w:w="2502" w:type="dxa"/>
            <w:vAlign w:val="bottom"/>
          </w:tcPr>
          <w:p w14:paraId="44F08500" w14:textId="6A2EBE13" w:rsidR="00597E53" w:rsidRPr="00CB6061" w:rsidRDefault="00597E53" w:rsidP="00562AE2">
            <w:pPr>
              <w:spacing w:line="240" w:lineRule="exact"/>
              <w:ind w:left="141" w:right="-18"/>
              <w:rPr>
                <w:rFonts w:cs="Times New Roman"/>
                <w:sz w:val="18"/>
                <w:szCs w:val="18"/>
              </w:rPr>
            </w:pPr>
            <w:r w:rsidRPr="00CB6061">
              <w:rPr>
                <w:rFonts w:cs="Times New Roman"/>
                <w:sz w:val="18"/>
                <w:szCs w:val="18"/>
              </w:rPr>
              <w:t xml:space="preserve">At </w:t>
            </w:r>
            <w:r w:rsidRPr="00CB6061">
              <w:rPr>
                <w:rFonts w:cs="Times New Roman"/>
                <w:sz w:val="18"/>
                <w:szCs w:val="18"/>
                <w:lang w:bidi="th-TH"/>
              </w:rPr>
              <w:t>1 January</w:t>
            </w:r>
            <w:r w:rsidRPr="00CB6061">
              <w:rPr>
                <w:rFonts w:cs="Times New Roman"/>
                <w:sz w:val="18"/>
                <w:szCs w:val="18"/>
              </w:rPr>
              <w:t xml:space="preserve"> 202</w:t>
            </w:r>
            <w:r>
              <w:rPr>
                <w:rFonts w:cs="Times New Roman"/>
                <w:sz w:val="18"/>
                <w:szCs w:val="18"/>
              </w:rPr>
              <w:t>4</w:t>
            </w:r>
          </w:p>
        </w:tc>
        <w:tc>
          <w:tcPr>
            <w:tcW w:w="1013" w:type="dxa"/>
            <w:vAlign w:val="bottom"/>
          </w:tcPr>
          <w:p w14:paraId="5A2B2106" w14:textId="585909E7" w:rsidR="00597E53" w:rsidRPr="00597E53" w:rsidRDefault="00597E53" w:rsidP="00562AE2">
            <w:pPr>
              <w:tabs>
                <w:tab w:val="decimal" w:pos="752"/>
              </w:tabs>
              <w:spacing w:line="240" w:lineRule="exact"/>
              <w:ind w:right="-169"/>
              <w:rPr>
                <w:rFonts w:cs="Times New Roman"/>
                <w:sz w:val="18"/>
                <w:szCs w:val="18"/>
              </w:rPr>
            </w:pPr>
            <w:r w:rsidRPr="00597E53">
              <w:rPr>
                <w:rFonts w:cs="Times New Roman"/>
                <w:sz w:val="18"/>
                <w:szCs w:val="18"/>
              </w:rPr>
              <w:t>247,901</w:t>
            </w:r>
          </w:p>
        </w:tc>
        <w:tc>
          <w:tcPr>
            <w:tcW w:w="992" w:type="dxa"/>
            <w:vAlign w:val="bottom"/>
          </w:tcPr>
          <w:p w14:paraId="439EBCB8" w14:textId="5A87AEA7" w:rsidR="00597E53" w:rsidRPr="00597E53" w:rsidRDefault="00597E53" w:rsidP="00562AE2">
            <w:pPr>
              <w:tabs>
                <w:tab w:val="decimal" w:pos="770"/>
              </w:tabs>
              <w:spacing w:line="240" w:lineRule="exact"/>
              <w:ind w:right="-169"/>
              <w:rPr>
                <w:rFonts w:cs="Times New Roman"/>
                <w:sz w:val="18"/>
                <w:szCs w:val="18"/>
              </w:rPr>
            </w:pPr>
            <w:r w:rsidRPr="00597E53">
              <w:rPr>
                <w:rFonts w:cs="Times New Roman"/>
                <w:sz w:val="18"/>
                <w:szCs w:val="18"/>
              </w:rPr>
              <w:t>404,453</w:t>
            </w:r>
          </w:p>
        </w:tc>
        <w:tc>
          <w:tcPr>
            <w:tcW w:w="1028" w:type="dxa"/>
            <w:vAlign w:val="bottom"/>
          </w:tcPr>
          <w:p w14:paraId="3BBABB02" w14:textId="2A177FC7" w:rsidR="00597E53" w:rsidRPr="00597E53" w:rsidRDefault="00597E53" w:rsidP="00562AE2">
            <w:pPr>
              <w:tabs>
                <w:tab w:val="decimal" w:pos="812"/>
              </w:tabs>
              <w:spacing w:line="240" w:lineRule="exact"/>
              <w:ind w:right="-169"/>
              <w:rPr>
                <w:rFonts w:cs="Times New Roman"/>
                <w:sz w:val="18"/>
                <w:szCs w:val="18"/>
              </w:rPr>
            </w:pPr>
            <w:r w:rsidRPr="00597E53">
              <w:rPr>
                <w:rFonts w:cs="Times New Roman"/>
                <w:sz w:val="18"/>
                <w:szCs w:val="18"/>
              </w:rPr>
              <w:t>285,165</w:t>
            </w:r>
          </w:p>
        </w:tc>
        <w:tc>
          <w:tcPr>
            <w:tcW w:w="1075" w:type="dxa"/>
            <w:vAlign w:val="bottom"/>
          </w:tcPr>
          <w:p w14:paraId="05A4FF3E" w14:textId="73E02D93" w:rsidR="00597E53" w:rsidRPr="00597E53" w:rsidRDefault="00597E53" w:rsidP="00562AE2">
            <w:pPr>
              <w:tabs>
                <w:tab w:val="decimal" w:pos="775"/>
              </w:tabs>
              <w:spacing w:line="240" w:lineRule="exact"/>
              <w:ind w:right="-169"/>
              <w:rPr>
                <w:rFonts w:cs="Times New Roman"/>
                <w:sz w:val="18"/>
                <w:szCs w:val="18"/>
              </w:rPr>
            </w:pPr>
            <w:r w:rsidRPr="00597E53">
              <w:rPr>
                <w:rFonts w:cs="Times New Roman"/>
                <w:sz w:val="18"/>
                <w:szCs w:val="18"/>
              </w:rPr>
              <w:t>355,945</w:t>
            </w:r>
          </w:p>
        </w:tc>
        <w:tc>
          <w:tcPr>
            <w:tcW w:w="1085" w:type="dxa"/>
            <w:vAlign w:val="bottom"/>
          </w:tcPr>
          <w:p w14:paraId="25E093E3" w14:textId="37A2BD63" w:rsidR="00597E53" w:rsidRPr="00597E53" w:rsidRDefault="00597E53" w:rsidP="00562AE2">
            <w:pPr>
              <w:tabs>
                <w:tab w:val="decimal" w:pos="840"/>
              </w:tabs>
              <w:spacing w:line="240" w:lineRule="exact"/>
              <w:ind w:right="-169"/>
              <w:rPr>
                <w:rFonts w:cs="Times New Roman"/>
                <w:sz w:val="18"/>
                <w:szCs w:val="18"/>
              </w:rPr>
            </w:pPr>
            <w:r w:rsidRPr="00597E53">
              <w:rPr>
                <w:rFonts w:cs="Times New Roman"/>
                <w:sz w:val="18"/>
                <w:szCs w:val="18"/>
              </w:rPr>
              <w:t>989,740</w:t>
            </w:r>
          </w:p>
        </w:tc>
        <w:tc>
          <w:tcPr>
            <w:tcW w:w="1085" w:type="dxa"/>
            <w:vAlign w:val="bottom"/>
          </w:tcPr>
          <w:p w14:paraId="3396454E" w14:textId="65058537" w:rsidR="00597E53" w:rsidRPr="00597E53" w:rsidRDefault="00597E53" w:rsidP="00562AE2">
            <w:pPr>
              <w:tabs>
                <w:tab w:val="decimal" w:pos="840"/>
              </w:tabs>
              <w:spacing w:line="240" w:lineRule="exact"/>
              <w:ind w:right="-169"/>
              <w:rPr>
                <w:rFonts w:cs="Times New Roman"/>
                <w:sz w:val="18"/>
                <w:szCs w:val="18"/>
              </w:rPr>
            </w:pPr>
            <w:r w:rsidRPr="00597E53">
              <w:rPr>
                <w:rFonts w:cs="Times New Roman"/>
                <w:sz w:val="18"/>
                <w:szCs w:val="18"/>
              </w:rPr>
              <w:t>13,008</w:t>
            </w:r>
          </w:p>
        </w:tc>
        <w:tc>
          <w:tcPr>
            <w:tcW w:w="1095" w:type="dxa"/>
            <w:vAlign w:val="bottom"/>
          </w:tcPr>
          <w:p w14:paraId="26ED9302" w14:textId="37945A9C" w:rsidR="00597E53" w:rsidRPr="00597E53" w:rsidRDefault="00597E53" w:rsidP="00562AE2">
            <w:pPr>
              <w:tabs>
                <w:tab w:val="decimal" w:pos="842"/>
              </w:tabs>
              <w:spacing w:line="240" w:lineRule="exact"/>
              <w:ind w:right="-169"/>
              <w:rPr>
                <w:rFonts w:cs="Times New Roman"/>
                <w:sz w:val="18"/>
                <w:szCs w:val="18"/>
              </w:rPr>
            </w:pPr>
            <w:r w:rsidRPr="00597E53">
              <w:rPr>
                <w:rFonts w:cs="Times New Roman"/>
                <w:sz w:val="18"/>
                <w:szCs w:val="18"/>
              </w:rPr>
              <w:t>2,296,212</w:t>
            </w:r>
          </w:p>
        </w:tc>
      </w:tr>
      <w:tr w:rsidR="00597E53" w:rsidRPr="00CB6061" w14:paraId="4DE49023" w14:textId="77777777" w:rsidTr="00562AE2">
        <w:tc>
          <w:tcPr>
            <w:tcW w:w="2502" w:type="dxa"/>
            <w:vAlign w:val="bottom"/>
          </w:tcPr>
          <w:p w14:paraId="058B8621" w14:textId="77777777" w:rsidR="00597E53" w:rsidRPr="00CB6061" w:rsidRDefault="00597E53" w:rsidP="00562AE2">
            <w:pPr>
              <w:spacing w:line="240" w:lineRule="exact"/>
              <w:ind w:left="141" w:right="-18"/>
              <w:rPr>
                <w:rFonts w:cs="Times New Roman"/>
                <w:sz w:val="18"/>
                <w:szCs w:val="18"/>
              </w:rPr>
            </w:pPr>
            <w:r w:rsidRPr="00CB6061">
              <w:rPr>
                <w:rFonts w:cs="Times New Roman"/>
                <w:sz w:val="18"/>
                <w:szCs w:val="18"/>
              </w:rPr>
              <w:t>Additions</w:t>
            </w:r>
          </w:p>
        </w:tc>
        <w:tc>
          <w:tcPr>
            <w:tcW w:w="1013" w:type="dxa"/>
            <w:vAlign w:val="bottom"/>
          </w:tcPr>
          <w:p w14:paraId="54A54561" w14:textId="78FBA3F4" w:rsidR="00597E53" w:rsidRPr="00CB6061" w:rsidRDefault="00B27A5B" w:rsidP="00562AE2">
            <w:pPr>
              <w:tabs>
                <w:tab w:val="decimal" w:pos="752"/>
              </w:tabs>
              <w:spacing w:line="240" w:lineRule="exact"/>
              <w:ind w:right="-72"/>
              <w:rPr>
                <w:rFonts w:cs="Times New Roman"/>
                <w:sz w:val="18"/>
                <w:szCs w:val="18"/>
              </w:rPr>
            </w:pPr>
            <w:r w:rsidRPr="00671FB4">
              <w:rPr>
                <w:rFonts w:cs="Times New Roman"/>
                <w:sz w:val="18"/>
                <w:szCs w:val="18"/>
              </w:rPr>
              <w:t>-</w:t>
            </w:r>
          </w:p>
        </w:tc>
        <w:tc>
          <w:tcPr>
            <w:tcW w:w="992" w:type="dxa"/>
            <w:vAlign w:val="bottom"/>
          </w:tcPr>
          <w:p w14:paraId="63637D35" w14:textId="10091B9B" w:rsidR="00597E53" w:rsidRPr="00CB6061" w:rsidRDefault="00597E53" w:rsidP="00562AE2">
            <w:pPr>
              <w:tabs>
                <w:tab w:val="decimal" w:pos="770"/>
              </w:tabs>
              <w:spacing w:line="240" w:lineRule="exact"/>
              <w:ind w:right="-72"/>
              <w:rPr>
                <w:rFonts w:cs="Times New Roman"/>
                <w:sz w:val="18"/>
                <w:szCs w:val="18"/>
              </w:rPr>
            </w:pPr>
            <w:r w:rsidRPr="00671FB4">
              <w:rPr>
                <w:rFonts w:cs="Times New Roman"/>
                <w:sz w:val="18"/>
                <w:szCs w:val="18"/>
              </w:rPr>
              <w:t>18,751</w:t>
            </w:r>
          </w:p>
        </w:tc>
        <w:tc>
          <w:tcPr>
            <w:tcW w:w="1028" w:type="dxa"/>
            <w:vAlign w:val="bottom"/>
          </w:tcPr>
          <w:p w14:paraId="7AC74925" w14:textId="40087BBE" w:rsidR="00597E53" w:rsidRPr="00CB6061" w:rsidRDefault="00597E53" w:rsidP="00562AE2">
            <w:pPr>
              <w:tabs>
                <w:tab w:val="decimal" w:pos="812"/>
              </w:tabs>
              <w:spacing w:line="240" w:lineRule="exact"/>
              <w:ind w:right="-72"/>
              <w:rPr>
                <w:rFonts w:cs="Times New Roman"/>
                <w:sz w:val="18"/>
                <w:szCs w:val="18"/>
              </w:rPr>
            </w:pPr>
            <w:r w:rsidRPr="00671FB4">
              <w:rPr>
                <w:rFonts w:cs="Times New Roman"/>
                <w:sz w:val="18"/>
                <w:szCs w:val="18"/>
              </w:rPr>
              <w:t>25,071</w:t>
            </w:r>
          </w:p>
        </w:tc>
        <w:tc>
          <w:tcPr>
            <w:tcW w:w="1075" w:type="dxa"/>
            <w:vAlign w:val="bottom"/>
          </w:tcPr>
          <w:p w14:paraId="4A4E0A0D" w14:textId="696711DF" w:rsidR="00597E53" w:rsidRPr="00CB6061" w:rsidRDefault="00597E53" w:rsidP="00562AE2">
            <w:pPr>
              <w:tabs>
                <w:tab w:val="decimal" w:pos="775"/>
              </w:tabs>
              <w:spacing w:line="240" w:lineRule="exact"/>
              <w:ind w:right="-72"/>
              <w:rPr>
                <w:rFonts w:cs="Times New Roman"/>
                <w:sz w:val="18"/>
                <w:szCs w:val="18"/>
              </w:rPr>
            </w:pPr>
            <w:r w:rsidRPr="00671FB4">
              <w:rPr>
                <w:rFonts w:cs="Times New Roman"/>
                <w:sz w:val="18"/>
                <w:szCs w:val="18"/>
              </w:rPr>
              <w:t>95,889</w:t>
            </w:r>
          </w:p>
        </w:tc>
        <w:tc>
          <w:tcPr>
            <w:tcW w:w="1085" w:type="dxa"/>
            <w:vAlign w:val="bottom"/>
          </w:tcPr>
          <w:p w14:paraId="2EE46712" w14:textId="61F50536" w:rsidR="00597E53" w:rsidRPr="00CB6061" w:rsidRDefault="00597E53" w:rsidP="00562AE2">
            <w:pPr>
              <w:tabs>
                <w:tab w:val="decimal" w:pos="840"/>
              </w:tabs>
              <w:spacing w:line="240" w:lineRule="exact"/>
              <w:ind w:right="-72"/>
              <w:rPr>
                <w:rFonts w:cs="Times New Roman"/>
                <w:sz w:val="18"/>
                <w:szCs w:val="18"/>
              </w:rPr>
            </w:pPr>
            <w:r w:rsidRPr="00671FB4">
              <w:rPr>
                <w:rFonts w:cs="Times New Roman"/>
                <w:sz w:val="18"/>
                <w:szCs w:val="18"/>
              </w:rPr>
              <w:t>408,812</w:t>
            </w:r>
          </w:p>
        </w:tc>
        <w:tc>
          <w:tcPr>
            <w:tcW w:w="1085" w:type="dxa"/>
            <w:vAlign w:val="bottom"/>
          </w:tcPr>
          <w:p w14:paraId="0B52E8EC" w14:textId="17440C29" w:rsidR="00597E53" w:rsidRPr="00CB6061" w:rsidRDefault="00597E53" w:rsidP="00562AE2">
            <w:pPr>
              <w:tabs>
                <w:tab w:val="decimal" w:pos="840"/>
              </w:tabs>
              <w:spacing w:line="240" w:lineRule="exact"/>
              <w:ind w:right="-72"/>
              <w:rPr>
                <w:rFonts w:cs="Times New Roman"/>
                <w:sz w:val="18"/>
                <w:szCs w:val="18"/>
              </w:rPr>
            </w:pPr>
            <w:r w:rsidRPr="00671FB4">
              <w:rPr>
                <w:rFonts w:cs="Times New Roman"/>
                <w:sz w:val="18"/>
                <w:szCs w:val="18"/>
              </w:rPr>
              <w:t>33,460</w:t>
            </w:r>
          </w:p>
        </w:tc>
        <w:tc>
          <w:tcPr>
            <w:tcW w:w="1095" w:type="dxa"/>
            <w:vAlign w:val="bottom"/>
          </w:tcPr>
          <w:p w14:paraId="06BE4EE0" w14:textId="342FDC75" w:rsidR="00597E53" w:rsidRPr="00CB6061" w:rsidRDefault="00597E53" w:rsidP="00562AE2">
            <w:pPr>
              <w:tabs>
                <w:tab w:val="decimal" w:pos="842"/>
              </w:tabs>
              <w:spacing w:line="240" w:lineRule="exact"/>
              <w:ind w:right="-72"/>
              <w:rPr>
                <w:rFonts w:cs="Times New Roman"/>
                <w:sz w:val="18"/>
                <w:szCs w:val="18"/>
              </w:rPr>
            </w:pPr>
            <w:r w:rsidRPr="00671FB4">
              <w:rPr>
                <w:rFonts w:cs="Times New Roman"/>
                <w:sz w:val="18"/>
                <w:szCs w:val="18"/>
              </w:rPr>
              <w:t>581,983</w:t>
            </w:r>
          </w:p>
        </w:tc>
      </w:tr>
      <w:tr w:rsidR="00597E53" w:rsidRPr="00CB6061" w14:paraId="0ECD436B" w14:textId="77777777" w:rsidTr="00562AE2">
        <w:tc>
          <w:tcPr>
            <w:tcW w:w="2502" w:type="dxa"/>
            <w:vAlign w:val="bottom"/>
          </w:tcPr>
          <w:p w14:paraId="547A615C" w14:textId="77777777" w:rsidR="00597E53" w:rsidRPr="00CB6061" w:rsidRDefault="00597E53" w:rsidP="00562AE2">
            <w:pPr>
              <w:spacing w:line="240" w:lineRule="exact"/>
              <w:ind w:left="141" w:right="-18"/>
              <w:rPr>
                <w:rFonts w:cs="Times New Roman"/>
                <w:sz w:val="18"/>
                <w:szCs w:val="18"/>
              </w:rPr>
            </w:pPr>
            <w:r w:rsidRPr="00CB6061">
              <w:rPr>
                <w:rFonts w:cs="Times New Roman"/>
                <w:sz w:val="18"/>
                <w:szCs w:val="18"/>
              </w:rPr>
              <w:t>Transfers in (out)</w:t>
            </w:r>
          </w:p>
        </w:tc>
        <w:tc>
          <w:tcPr>
            <w:tcW w:w="1013" w:type="dxa"/>
            <w:vAlign w:val="bottom"/>
          </w:tcPr>
          <w:p w14:paraId="75F5EDAC" w14:textId="6A591B85" w:rsidR="00597E53" w:rsidRPr="00CB6061" w:rsidRDefault="00597E53" w:rsidP="00562AE2">
            <w:pPr>
              <w:tabs>
                <w:tab w:val="decimal" w:pos="752"/>
              </w:tabs>
              <w:spacing w:line="240" w:lineRule="exact"/>
              <w:ind w:right="-72"/>
              <w:rPr>
                <w:rFonts w:cs="Times New Roman"/>
                <w:sz w:val="18"/>
                <w:szCs w:val="18"/>
              </w:rPr>
            </w:pPr>
            <w:r w:rsidRPr="00671FB4">
              <w:rPr>
                <w:rFonts w:cs="Times New Roman"/>
                <w:sz w:val="18"/>
                <w:szCs w:val="18"/>
              </w:rPr>
              <w:t>-</w:t>
            </w:r>
          </w:p>
        </w:tc>
        <w:tc>
          <w:tcPr>
            <w:tcW w:w="992" w:type="dxa"/>
            <w:vAlign w:val="bottom"/>
          </w:tcPr>
          <w:p w14:paraId="76ABC4DC" w14:textId="42C71D3C" w:rsidR="00597E53" w:rsidRPr="00CB6061" w:rsidRDefault="00597E53" w:rsidP="00562AE2">
            <w:pPr>
              <w:tabs>
                <w:tab w:val="decimal" w:pos="770"/>
              </w:tabs>
              <w:spacing w:line="240" w:lineRule="exact"/>
              <w:ind w:right="-72"/>
              <w:rPr>
                <w:rFonts w:cs="Times New Roman"/>
                <w:sz w:val="18"/>
                <w:szCs w:val="18"/>
              </w:rPr>
            </w:pPr>
            <w:r w:rsidRPr="00671FB4">
              <w:rPr>
                <w:rFonts w:cs="Times New Roman"/>
                <w:sz w:val="18"/>
                <w:szCs w:val="18"/>
              </w:rPr>
              <w:t>43,354</w:t>
            </w:r>
          </w:p>
        </w:tc>
        <w:tc>
          <w:tcPr>
            <w:tcW w:w="1028" w:type="dxa"/>
            <w:vAlign w:val="bottom"/>
          </w:tcPr>
          <w:p w14:paraId="36AC22FC" w14:textId="43FC0506" w:rsidR="00597E53" w:rsidRPr="00CB6061" w:rsidRDefault="00597E53" w:rsidP="00562AE2">
            <w:pPr>
              <w:tabs>
                <w:tab w:val="decimal" w:pos="812"/>
              </w:tabs>
              <w:spacing w:line="240" w:lineRule="exact"/>
              <w:ind w:right="-72"/>
              <w:rPr>
                <w:rFonts w:cs="Times New Roman"/>
                <w:sz w:val="18"/>
                <w:szCs w:val="18"/>
              </w:rPr>
            </w:pPr>
            <w:r w:rsidRPr="00671FB4">
              <w:rPr>
                <w:rFonts w:cs="Times New Roman"/>
                <w:sz w:val="18"/>
                <w:szCs w:val="18"/>
              </w:rPr>
              <w:t>39</w:t>
            </w:r>
          </w:p>
        </w:tc>
        <w:tc>
          <w:tcPr>
            <w:tcW w:w="1075" w:type="dxa"/>
            <w:vAlign w:val="bottom"/>
          </w:tcPr>
          <w:p w14:paraId="04C6E927" w14:textId="2248DF15" w:rsidR="00597E53" w:rsidRPr="00CB6061" w:rsidRDefault="00597E53" w:rsidP="00562AE2">
            <w:pPr>
              <w:tabs>
                <w:tab w:val="decimal" w:pos="775"/>
              </w:tabs>
              <w:spacing w:line="240" w:lineRule="exact"/>
              <w:ind w:right="-72"/>
              <w:rPr>
                <w:rFonts w:cs="Times New Roman"/>
                <w:sz w:val="18"/>
                <w:szCs w:val="18"/>
              </w:rPr>
            </w:pPr>
            <w:r w:rsidRPr="00671FB4">
              <w:rPr>
                <w:rFonts w:cs="Times New Roman"/>
                <w:sz w:val="18"/>
                <w:szCs w:val="18"/>
              </w:rPr>
              <w:t>-</w:t>
            </w:r>
          </w:p>
        </w:tc>
        <w:tc>
          <w:tcPr>
            <w:tcW w:w="1085" w:type="dxa"/>
            <w:vAlign w:val="bottom"/>
          </w:tcPr>
          <w:p w14:paraId="5DEB3B35" w14:textId="63390599" w:rsidR="00597E53" w:rsidRPr="00CB6061" w:rsidRDefault="00597E53" w:rsidP="00562AE2">
            <w:pPr>
              <w:tabs>
                <w:tab w:val="decimal" w:pos="840"/>
              </w:tabs>
              <w:spacing w:line="240" w:lineRule="exact"/>
              <w:ind w:right="-72"/>
              <w:rPr>
                <w:rFonts w:cs="Times New Roman"/>
                <w:sz w:val="18"/>
                <w:szCs w:val="18"/>
              </w:rPr>
            </w:pPr>
            <w:r w:rsidRPr="00671FB4">
              <w:rPr>
                <w:rFonts w:cs="Times New Roman"/>
                <w:sz w:val="18"/>
                <w:szCs w:val="18"/>
              </w:rPr>
              <w:t>-</w:t>
            </w:r>
          </w:p>
        </w:tc>
        <w:tc>
          <w:tcPr>
            <w:tcW w:w="1085" w:type="dxa"/>
            <w:vAlign w:val="bottom"/>
          </w:tcPr>
          <w:p w14:paraId="244B4961" w14:textId="06830637" w:rsidR="00597E53" w:rsidRPr="00CB6061" w:rsidRDefault="00597E53" w:rsidP="00562AE2">
            <w:pPr>
              <w:tabs>
                <w:tab w:val="decimal" w:pos="840"/>
              </w:tabs>
              <w:spacing w:line="240" w:lineRule="exact"/>
              <w:ind w:right="-72"/>
              <w:rPr>
                <w:rFonts w:cs="Times New Roman"/>
                <w:sz w:val="18"/>
                <w:szCs w:val="18"/>
              </w:rPr>
            </w:pPr>
            <w:r w:rsidRPr="00671FB4">
              <w:rPr>
                <w:rFonts w:cs="Times New Roman"/>
                <w:sz w:val="18"/>
                <w:szCs w:val="18"/>
              </w:rPr>
              <w:t>(43,393)</w:t>
            </w:r>
          </w:p>
        </w:tc>
        <w:tc>
          <w:tcPr>
            <w:tcW w:w="1095" w:type="dxa"/>
            <w:vAlign w:val="bottom"/>
          </w:tcPr>
          <w:p w14:paraId="774AE201" w14:textId="5F1B6531" w:rsidR="00597E53" w:rsidRPr="00CB6061" w:rsidRDefault="00597E53" w:rsidP="00562AE2">
            <w:pPr>
              <w:tabs>
                <w:tab w:val="decimal" w:pos="842"/>
              </w:tabs>
              <w:spacing w:line="240" w:lineRule="exact"/>
              <w:ind w:right="-72"/>
              <w:rPr>
                <w:rFonts w:cs="Times New Roman"/>
                <w:sz w:val="18"/>
                <w:szCs w:val="18"/>
              </w:rPr>
            </w:pPr>
            <w:r w:rsidRPr="00671FB4">
              <w:rPr>
                <w:rFonts w:cs="Times New Roman"/>
                <w:sz w:val="18"/>
                <w:szCs w:val="18"/>
              </w:rPr>
              <w:t>-</w:t>
            </w:r>
          </w:p>
        </w:tc>
      </w:tr>
      <w:tr w:rsidR="00597E53" w:rsidRPr="00CB6061" w14:paraId="2DA53357" w14:textId="77777777" w:rsidTr="00562AE2">
        <w:tc>
          <w:tcPr>
            <w:tcW w:w="2502" w:type="dxa"/>
            <w:vAlign w:val="bottom"/>
          </w:tcPr>
          <w:p w14:paraId="73A00781" w14:textId="77777777" w:rsidR="00597E53" w:rsidRPr="00CB6061" w:rsidRDefault="00597E53" w:rsidP="00562AE2">
            <w:pPr>
              <w:spacing w:line="240" w:lineRule="exact"/>
              <w:ind w:left="141" w:right="-18"/>
              <w:rPr>
                <w:rFonts w:cs="Times New Roman"/>
                <w:sz w:val="18"/>
                <w:szCs w:val="18"/>
              </w:rPr>
            </w:pPr>
            <w:r w:rsidRPr="00CB6061">
              <w:rPr>
                <w:rFonts w:cs="Times New Roman"/>
                <w:sz w:val="18"/>
                <w:szCs w:val="18"/>
              </w:rPr>
              <w:t>Disposals</w:t>
            </w:r>
          </w:p>
        </w:tc>
        <w:tc>
          <w:tcPr>
            <w:tcW w:w="1013" w:type="dxa"/>
            <w:vAlign w:val="bottom"/>
          </w:tcPr>
          <w:p w14:paraId="5D4CE370" w14:textId="358ED451" w:rsidR="00597E53" w:rsidRPr="00CB6061" w:rsidRDefault="00597E53" w:rsidP="00562AE2">
            <w:pPr>
              <w:tabs>
                <w:tab w:val="decimal" w:pos="752"/>
              </w:tabs>
              <w:spacing w:line="240" w:lineRule="exact"/>
              <w:ind w:right="-72"/>
              <w:rPr>
                <w:rFonts w:cs="Times New Roman"/>
                <w:sz w:val="18"/>
                <w:szCs w:val="18"/>
              </w:rPr>
            </w:pPr>
            <w:r w:rsidRPr="00671FB4">
              <w:rPr>
                <w:rFonts w:cs="Times New Roman"/>
                <w:sz w:val="18"/>
                <w:szCs w:val="18"/>
              </w:rPr>
              <w:t>-</w:t>
            </w:r>
          </w:p>
        </w:tc>
        <w:tc>
          <w:tcPr>
            <w:tcW w:w="992" w:type="dxa"/>
            <w:vAlign w:val="bottom"/>
          </w:tcPr>
          <w:p w14:paraId="69BE1807" w14:textId="507ECC1F" w:rsidR="00597E53" w:rsidRPr="00CB6061" w:rsidRDefault="00597E53" w:rsidP="00562AE2">
            <w:pPr>
              <w:tabs>
                <w:tab w:val="decimal" w:pos="770"/>
              </w:tabs>
              <w:spacing w:line="240" w:lineRule="exact"/>
              <w:ind w:right="-72"/>
              <w:rPr>
                <w:rFonts w:cs="Times New Roman"/>
                <w:sz w:val="18"/>
                <w:szCs w:val="18"/>
              </w:rPr>
            </w:pPr>
            <w:r>
              <w:rPr>
                <w:rFonts w:cs="Times New Roman"/>
                <w:sz w:val="18"/>
                <w:szCs w:val="18"/>
              </w:rPr>
              <w:t>(5,955)</w:t>
            </w:r>
          </w:p>
        </w:tc>
        <w:tc>
          <w:tcPr>
            <w:tcW w:w="1028" w:type="dxa"/>
            <w:vAlign w:val="bottom"/>
          </w:tcPr>
          <w:p w14:paraId="3CACA44D" w14:textId="0E55FBC6" w:rsidR="00597E53" w:rsidRPr="00CB6061" w:rsidRDefault="00597E53" w:rsidP="00562AE2">
            <w:pPr>
              <w:tabs>
                <w:tab w:val="decimal" w:pos="812"/>
              </w:tabs>
              <w:spacing w:line="240" w:lineRule="exact"/>
              <w:ind w:right="-72"/>
              <w:rPr>
                <w:rFonts w:cs="Times New Roman"/>
                <w:sz w:val="18"/>
                <w:szCs w:val="18"/>
              </w:rPr>
            </w:pPr>
            <w:r>
              <w:rPr>
                <w:rFonts w:cs="Times New Roman"/>
                <w:sz w:val="18"/>
                <w:szCs w:val="18"/>
              </w:rPr>
              <w:t>(8,069)</w:t>
            </w:r>
          </w:p>
        </w:tc>
        <w:tc>
          <w:tcPr>
            <w:tcW w:w="1075" w:type="dxa"/>
            <w:vAlign w:val="bottom"/>
          </w:tcPr>
          <w:p w14:paraId="4627FD0E" w14:textId="46B0A354" w:rsidR="00597E53" w:rsidRPr="00CB6061" w:rsidRDefault="00597E53" w:rsidP="00562AE2">
            <w:pPr>
              <w:tabs>
                <w:tab w:val="decimal" w:pos="775"/>
              </w:tabs>
              <w:spacing w:line="240" w:lineRule="exact"/>
              <w:ind w:right="-72"/>
              <w:rPr>
                <w:rFonts w:cs="Times New Roman"/>
                <w:sz w:val="18"/>
                <w:szCs w:val="18"/>
              </w:rPr>
            </w:pPr>
            <w:r>
              <w:rPr>
                <w:rFonts w:cs="Times New Roman"/>
                <w:sz w:val="18"/>
                <w:szCs w:val="18"/>
              </w:rPr>
              <w:t>(23,823)</w:t>
            </w:r>
          </w:p>
        </w:tc>
        <w:tc>
          <w:tcPr>
            <w:tcW w:w="1085" w:type="dxa"/>
            <w:vAlign w:val="bottom"/>
          </w:tcPr>
          <w:p w14:paraId="0723EF2F" w14:textId="41A88C97" w:rsidR="00597E53" w:rsidRPr="00CB6061" w:rsidRDefault="00597E53" w:rsidP="00562AE2">
            <w:pPr>
              <w:tabs>
                <w:tab w:val="decimal" w:pos="840"/>
              </w:tabs>
              <w:spacing w:line="240" w:lineRule="exact"/>
              <w:ind w:right="-72"/>
              <w:rPr>
                <w:rFonts w:cs="Times New Roman"/>
                <w:sz w:val="18"/>
                <w:szCs w:val="18"/>
              </w:rPr>
            </w:pPr>
            <w:r w:rsidRPr="00671FB4">
              <w:rPr>
                <w:rFonts w:cs="Times New Roman"/>
                <w:sz w:val="18"/>
                <w:szCs w:val="18"/>
              </w:rPr>
              <w:t>-</w:t>
            </w:r>
          </w:p>
        </w:tc>
        <w:tc>
          <w:tcPr>
            <w:tcW w:w="1085" w:type="dxa"/>
            <w:vAlign w:val="bottom"/>
          </w:tcPr>
          <w:p w14:paraId="089BA389" w14:textId="2C5D01DA" w:rsidR="00597E53" w:rsidRPr="00CB6061" w:rsidRDefault="00597E53" w:rsidP="00562AE2">
            <w:pPr>
              <w:tabs>
                <w:tab w:val="decimal" w:pos="840"/>
              </w:tabs>
              <w:spacing w:line="240" w:lineRule="exact"/>
              <w:ind w:right="-72"/>
              <w:rPr>
                <w:rFonts w:cs="Times New Roman"/>
                <w:sz w:val="18"/>
                <w:szCs w:val="18"/>
              </w:rPr>
            </w:pPr>
            <w:r w:rsidRPr="00671FB4">
              <w:rPr>
                <w:rFonts w:cs="Times New Roman"/>
                <w:sz w:val="18"/>
                <w:szCs w:val="18"/>
              </w:rPr>
              <w:t>-</w:t>
            </w:r>
          </w:p>
        </w:tc>
        <w:tc>
          <w:tcPr>
            <w:tcW w:w="1095" w:type="dxa"/>
            <w:vAlign w:val="bottom"/>
          </w:tcPr>
          <w:p w14:paraId="55DD80DB" w14:textId="792C8F8B" w:rsidR="00597E53" w:rsidRPr="00CB6061" w:rsidRDefault="00597E53" w:rsidP="00562AE2">
            <w:pPr>
              <w:tabs>
                <w:tab w:val="decimal" w:pos="842"/>
              </w:tabs>
              <w:spacing w:line="240" w:lineRule="exact"/>
              <w:ind w:right="-72"/>
              <w:rPr>
                <w:rFonts w:cs="Times New Roman"/>
                <w:sz w:val="18"/>
                <w:szCs w:val="18"/>
              </w:rPr>
            </w:pPr>
            <w:r>
              <w:rPr>
                <w:rFonts w:cs="Times New Roman"/>
                <w:sz w:val="18"/>
                <w:szCs w:val="18"/>
              </w:rPr>
              <w:t>(37,847)</w:t>
            </w:r>
          </w:p>
        </w:tc>
      </w:tr>
      <w:tr w:rsidR="00597E53" w:rsidRPr="00CB6061" w14:paraId="026DBFE1" w14:textId="77777777" w:rsidTr="00562AE2">
        <w:tc>
          <w:tcPr>
            <w:tcW w:w="2502" w:type="dxa"/>
            <w:vAlign w:val="bottom"/>
          </w:tcPr>
          <w:p w14:paraId="35AF6C05" w14:textId="77777777" w:rsidR="00597E53" w:rsidRPr="00CB6061" w:rsidRDefault="00597E53" w:rsidP="00562AE2">
            <w:pPr>
              <w:spacing w:line="240" w:lineRule="exact"/>
              <w:ind w:left="141" w:right="-18"/>
              <w:rPr>
                <w:rFonts w:cs="Times New Roman"/>
                <w:sz w:val="18"/>
                <w:szCs w:val="18"/>
              </w:rPr>
            </w:pPr>
            <w:r w:rsidRPr="00CB6061">
              <w:rPr>
                <w:rFonts w:cs="Times New Roman"/>
                <w:sz w:val="18"/>
                <w:szCs w:val="18"/>
              </w:rPr>
              <w:t>Write-off</w:t>
            </w:r>
          </w:p>
        </w:tc>
        <w:tc>
          <w:tcPr>
            <w:tcW w:w="1013" w:type="dxa"/>
            <w:vAlign w:val="bottom"/>
          </w:tcPr>
          <w:p w14:paraId="25CFC65F" w14:textId="354DFD3A" w:rsidR="00597E53" w:rsidRPr="00CB6061" w:rsidRDefault="00597E53" w:rsidP="00562AE2">
            <w:pPr>
              <w:pBdr>
                <w:bottom w:val="single" w:sz="4" w:space="1" w:color="auto"/>
              </w:pBdr>
              <w:tabs>
                <w:tab w:val="decimal" w:pos="752"/>
              </w:tabs>
              <w:spacing w:line="240" w:lineRule="exact"/>
              <w:ind w:right="-72"/>
              <w:rPr>
                <w:rFonts w:cs="Times New Roman"/>
                <w:sz w:val="18"/>
                <w:szCs w:val="18"/>
              </w:rPr>
            </w:pPr>
            <w:r w:rsidRPr="00671FB4">
              <w:rPr>
                <w:rFonts w:cs="Times New Roman"/>
                <w:sz w:val="18"/>
                <w:szCs w:val="18"/>
              </w:rPr>
              <w:t>-</w:t>
            </w:r>
          </w:p>
        </w:tc>
        <w:tc>
          <w:tcPr>
            <w:tcW w:w="992" w:type="dxa"/>
            <w:vAlign w:val="bottom"/>
          </w:tcPr>
          <w:p w14:paraId="2EF9FA16" w14:textId="51BACEE6" w:rsidR="00597E53" w:rsidRPr="00CB6061" w:rsidRDefault="00597E53" w:rsidP="00562AE2">
            <w:pPr>
              <w:pBdr>
                <w:bottom w:val="single" w:sz="4" w:space="1" w:color="auto"/>
              </w:pBdr>
              <w:tabs>
                <w:tab w:val="decimal" w:pos="770"/>
              </w:tabs>
              <w:spacing w:line="240" w:lineRule="exact"/>
              <w:ind w:right="-72"/>
              <w:rPr>
                <w:rFonts w:cs="Times New Roman"/>
                <w:sz w:val="18"/>
                <w:szCs w:val="18"/>
              </w:rPr>
            </w:pPr>
            <w:r>
              <w:rPr>
                <w:rFonts w:cs="Times New Roman"/>
                <w:sz w:val="18"/>
                <w:szCs w:val="18"/>
              </w:rPr>
              <w:t>(3,466)</w:t>
            </w:r>
          </w:p>
        </w:tc>
        <w:tc>
          <w:tcPr>
            <w:tcW w:w="1028" w:type="dxa"/>
            <w:vAlign w:val="bottom"/>
          </w:tcPr>
          <w:p w14:paraId="46FBF416" w14:textId="4A2AF2D1" w:rsidR="00597E53" w:rsidRPr="00CB6061" w:rsidRDefault="00597E53" w:rsidP="00562AE2">
            <w:pPr>
              <w:pBdr>
                <w:bottom w:val="single" w:sz="4" w:space="1" w:color="auto"/>
              </w:pBdr>
              <w:tabs>
                <w:tab w:val="decimal" w:pos="812"/>
              </w:tabs>
              <w:spacing w:line="240" w:lineRule="exact"/>
              <w:ind w:right="-72"/>
              <w:rPr>
                <w:rFonts w:cs="Times New Roman"/>
                <w:sz w:val="18"/>
                <w:szCs w:val="18"/>
              </w:rPr>
            </w:pPr>
            <w:r>
              <w:rPr>
                <w:rFonts w:cs="Times New Roman"/>
                <w:sz w:val="18"/>
                <w:szCs w:val="18"/>
              </w:rPr>
              <w:t>(8,774)</w:t>
            </w:r>
          </w:p>
        </w:tc>
        <w:tc>
          <w:tcPr>
            <w:tcW w:w="1075" w:type="dxa"/>
            <w:vAlign w:val="bottom"/>
          </w:tcPr>
          <w:p w14:paraId="4ACFBE84" w14:textId="0A3E4C3F" w:rsidR="00597E53" w:rsidRPr="00CB6061" w:rsidRDefault="00597E53" w:rsidP="00562AE2">
            <w:pPr>
              <w:pBdr>
                <w:bottom w:val="single" w:sz="4" w:space="1" w:color="auto"/>
              </w:pBdr>
              <w:tabs>
                <w:tab w:val="decimal" w:pos="775"/>
              </w:tabs>
              <w:spacing w:line="240" w:lineRule="exact"/>
              <w:ind w:right="-72"/>
              <w:rPr>
                <w:rFonts w:cs="Times New Roman"/>
                <w:sz w:val="18"/>
                <w:szCs w:val="18"/>
              </w:rPr>
            </w:pPr>
            <w:r>
              <w:rPr>
                <w:rFonts w:cs="Times New Roman"/>
                <w:sz w:val="18"/>
                <w:szCs w:val="18"/>
              </w:rPr>
              <w:t>(58)</w:t>
            </w:r>
          </w:p>
        </w:tc>
        <w:tc>
          <w:tcPr>
            <w:tcW w:w="1085" w:type="dxa"/>
            <w:vAlign w:val="bottom"/>
          </w:tcPr>
          <w:p w14:paraId="1ECCB595" w14:textId="76F6D34D" w:rsidR="00597E53" w:rsidRPr="00CB6061" w:rsidRDefault="00597E53" w:rsidP="00562AE2">
            <w:pPr>
              <w:pBdr>
                <w:bottom w:val="single" w:sz="4" w:space="1" w:color="auto"/>
              </w:pBdr>
              <w:tabs>
                <w:tab w:val="decimal" w:pos="840"/>
              </w:tabs>
              <w:spacing w:line="240" w:lineRule="exact"/>
              <w:ind w:right="-72"/>
              <w:rPr>
                <w:rFonts w:cs="Times New Roman"/>
                <w:sz w:val="18"/>
                <w:szCs w:val="18"/>
              </w:rPr>
            </w:pPr>
            <w:r w:rsidRPr="00671FB4">
              <w:rPr>
                <w:rFonts w:cs="Times New Roman"/>
                <w:sz w:val="18"/>
                <w:szCs w:val="18"/>
              </w:rPr>
              <w:t>(299,170)</w:t>
            </w:r>
          </w:p>
        </w:tc>
        <w:tc>
          <w:tcPr>
            <w:tcW w:w="1085" w:type="dxa"/>
            <w:vAlign w:val="bottom"/>
          </w:tcPr>
          <w:p w14:paraId="2E5ED0A0" w14:textId="24F86983" w:rsidR="00597E53" w:rsidRPr="00CB6061" w:rsidRDefault="00597E53" w:rsidP="00562AE2">
            <w:pPr>
              <w:pBdr>
                <w:bottom w:val="single" w:sz="4" w:space="1" w:color="auto"/>
              </w:pBdr>
              <w:tabs>
                <w:tab w:val="decimal" w:pos="840"/>
              </w:tabs>
              <w:spacing w:line="240" w:lineRule="exact"/>
              <w:ind w:right="-72"/>
              <w:rPr>
                <w:rFonts w:cs="Times New Roman"/>
                <w:sz w:val="18"/>
                <w:szCs w:val="18"/>
              </w:rPr>
            </w:pPr>
            <w:r w:rsidRPr="00671FB4">
              <w:rPr>
                <w:rFonts w:cs="Times New Roman"/>
                <w:sz w:val="18"/>
                <w:szCs w:val="18"/>
              </w:rPr>
              <w:t>-</w:t>
            </w:r>
          </w:p>
        </w:tc>
        <w:tc>
          <w:tcPr>
            <w:tcW w:w="1095" w:type="dxa"/>
            <w:vAlign w:val="bottom"/>
          </w:tcPr>
          <w:p w14:paraId="06764625" w14:textId="08C48FC7" w:rsidR="00597E53" w:rsidRPr="00CB6061" w:rsidRDefault="00597E53" w:rsidP="00562AE2">
            <w:pPr>
              <w:pBdr>
                <w:bottom w:val="single" w:sz="4" w:space="1" w:color="auto"/>
              </w:pBdr>
              <w:tabs>
                <w:tab w:val="decimal" w:pos="842"/>
              </w:tabs>
              <w:spacing w:line="240" w:lineRule="exact"/>
              <w:ind w:right="-72"/>
              <w:rPr>
                <w:rFonts w:cs="Times New Roman"/>
                <w:sz w:val="18"/>
                <w:szCs w:val="18"/>
              </w:rPr>
            </w:pPr>
            <w:r>
              <w:rPr>
                <w:rFonts w:cs="Times New Roman"/>
                <w:sz w:val="18"/>
                <w:szCs w:val="18"/>
              </w:rPr>
              <w:t>(311,468)</w:t>
            </w:r>
          </w:p>
        </w:tc>
      </w:tr>
      <w:tr w:rsidR="00597E53" w:rsidRPr="00CB6061" w14:paraId="77CBCF1E" w14:textId="77777777" w:rsidTr="00562AE2">
        <w:tc>
          <w:tcPr>
            <w:tcW w:w="2502" w:type="dxa"/>
            <w:vAlign w:val="bottom"/>
          </w:tcPr>
          <w:p w14:paraId="4766C453" w14:textId="69056E64" w:rsidR="00597E53" w:rsidRPr="00CB6061" w:rsidRDefault="00597E53" w:rsidP="00562AE2">
            <w:pPr>
              <w:spacing w:line="240" w:lineRule="exact"/>
              <w:ind w:left="141" w:right="-79"/>
              <w:rPr>
                <w:rFonts w:cs="Times New Roman"/>
                <w:b/>
                <w:bCs/>
                <w:spacing w:val="-4"/>
                <w:sz w:val="18"/>
                <w:szCs w:val="18"/>
              </w:rPr>
            </w:pPr>
            <w:r w:rsidRPr="00CB6061">
              <w:rPr>
                <w:rFonts w:cs="Times New Roman"/>
                <w:b/>
                <w:bCs/>
                <w:spacing w:val="-4"/>
                <w:sz w:val="18"/>
                <w:szCs w:val="18"/>
              </w:rPr>
              <w:t>At 31 December 202</w:t>
            </w:r>
            <w:r>
              <w:rPr>
                <w:rFonts w:cs="Times New Roman"/>
                <w:b/>
                <w:bCs/>
                <w:spacing w:val="-4"/>
                <w:sz w:val="18"/>
                <w:szCs w:val="18"/>
              </w:rPr>
              <w:t>4</w:t>
            </w:r>
            <w:r w:rsidRPr="00CB6061">
              <w:rPr>
                <w:rFonts w:cs="Times New Roman"/>
                <w:b/>
                <w:bCs/>
                <w:spacing w:val="-4"/>
                <w:sz w:val="18"/>
                <w:szCs w:val="18"/>
              </w:rPr>
              <w:t xml:space="preserve"> and</w:t>
            </w:r>
          </w:p>
        </w:tc>
        <w:tc>
          <w:tcPr>
            <w:tcW w:w="1013" w:type="dxa"/>
            <w:vAlign w:val="bottom"/>
          </w:tcPr>
          <w:p w14:paraId="4C8676BA" w14:textId="251983ED" w:rsidR="00597E53" w:rsidRPr="00CB6061" w:rsidRDefault="00597E53" w:rsidP="00562AE2">
            <w:pPr>
              <w:tabs>
                <w:tab w:val="decimal" w:pos="752"/>
              </w:tabs>
              <w:spacing w:line="240" w:lineRule="exact"/>
              <w:ind w:right="-72"/>
              <w:rPr>
                <w:rFonts w:cs="Times New Roman"/>
                <w:b/>
                <w:bCs/>
                <w:sz w:val="18"/>
                <w:szCs w:val="18"/>
              </w:rPr>
            </w:pPr>
          </w:p>
        </w:tc>
        <w:tc>
          <w:tcPr>
            <w:tcW w:w="992" w:type="dxa"/>
            <w:vAlign w:val="bottom"/>
          </w:tcPr>
          <w:p w14:paraId="5D858E7E" w14:textId="6A4CF32A" w:rsidR="00597E53" w:rsidRPr="00CB6061" w:rsidRDefault="00597E53" w:rsidP="00562AE2">
            <w:pPr>
              <w:tabs>
                <w:tab w:val="decimal" w:pos="770"/>
              </w:tabs>
              <w:spacing w:line="240" w:lineRule="exact"/>
              <w:ind w:right="-72"/>
              <w:rPr>
                <w:rFonts w:cs="Times New Roman"/>
                <w:b/>
                <w:bCs/>
                <w:sz w:val="18"/>
                <w:szCs w:val="18"/>
              </w:rPr>
            </w:pPr>
          </w:p>
        </w:tc>
        <w:tc>
          <w:tcPr>
            <w:tcW w:w="1028" w:type="dxa"/>
            <w:vAlign w:val="bottom"/>
          </w:tcPr>
          <w:p w14:paraId="67B85834" w14:textId="001CC20C" w:rsidR="00597E53" w:rsidRPr="00CB6061" w:rsidRDefault="00597E53" w:rsidP="00562AE2">
            <w:pPr>
              <w:tabs>
                <w:tab w:val="decimal" w:pos="812"/>
              </w:tabs>
              <w:spacing w:line="240" w:lineRule="exact"/>
              <w:ind w:right="-72"/>
              <w:rPr>
                <w:rFonts w:cs="Times New Roman"/>
                <w:b/>
                <w:bCs/>
                <w:sz w:val="18"/>
                <w:szCs w:val="18"/>
              </w:rPr>
            </w:pPr>
          </w:p>
        </w:tc>
        <w:tc>
          <w:tcPr>
            <w:tcW w:w="1075" w:type="dxa"/>
            <w:vAlign w:val="bottom"/>
          </w:tcPr>
          <w:p w14:paraId="261CBA54" w14:textId="24A8F070" w:rsidR="00597E53" w:rsidRPr="00CB6061" w:rsidRDefault="00597E53" w:rsidP="00562AE2">
            <w:pPr>
              <w:tabs>
                <w:tab w:val="decimal" w:pos="775"/>
              </w:tabs>
              <w:spacing w:line="240" w:lineRule="exact"/>
              <w:ind w:right="-72"/>
              <w:rPr>
                <w:rFonts w:cs="Times New Roman"/>
                <w:b/>
                <w:bCs/>
                <w:sz w:val="18"/>
                <w:szCs w:val="18"/>
              </w:rPr>
            </w:pPr>
          </w:p>
        </w:tc>
        <w:tc>
          <w:tcPr>
            <w:tcW w:w="1085" w:type="dxa"/>
            <w:vAlign w:val="bottom"/>
          </w:tcPr>
          <w:p w14:paraId="3724F086" w14:textId="2A2D3DCF" w:rsidR="00597E53" w:rsidRPr="00CB6061" w:rsidRDefault="00597E53" w:rsidP="00562AE2">
            <w:pPr>
              <w:tabs>
                <w:tab w:val="decimal" w:pos="840"/>
              </w:tabs>
              <w:spacing w:line="240" w:lineRule="exact"/>
              <w:ind w:right="-72"/>
              <w:rPr>
                <w:rFonts w:cs="Times New Roman"/>
                <w:b/>
                <w:bCs/>
                <w:sz w:val="18"/>
                <w:szCs w:val="18"/>
              </w:rPr>
            </w:pPr>
          </w:p>
        </w:tc>
        <w:tc>
          <w:tcPr>
            <w:tcW w:w="1085" w:type="dxa"/>
            <w:vAlign w:val="bottom"/>
          </w:tcPr>
          <w:p w14:paraId="1F2C0D83" w14:textId="6984E40A" w:rsidR="00597E53" w:rsidRPr="00CB6061" w:rsidRDefault="00597E53" w:rsidP="00562AE2">
            <w:pPr>
              <w:tabs>
                <w:tab w:val="decimal" w:pos="840"/>
              </w:tabs>
              <w:spacing w:line="240" w:lineRule="exact"/>
              <w:ind w:right="-72"/>
              <w:rPr>
                <w:rFonts w:cs="Times New Roman"/>
                <w:b/>
                <w:bCs/>
                <w:sz w:val="18"/>
                <w:szCs w:val="18"/>
              </w:rPr>
            </w:pPr>
          </w:p>
        </w:tc>
        <w:tc>
          <w:tcPr>
            <w:tcW w:w="1095" w:type="dxa"/>
            <w:vAlign w:val="bottom"/>
          </w:tcPr>
          <w:p w14:paraId="780F2358" w14:textId="69186FC6" w:rsidR="00597E53" w:rsidRPr="00CB6061" w:rsidRDefault="00597E53" w:rsidP="00562AE2">
            <w:pPr>
              <w:tabs>
                <w:tab w:val="decimal" w:pos="842"/>
              </w:tabs>
              <w:spacing w:line="240" w:lineRule="exact"/>
              <w:ind w:right="-72"/>
              <w:rPr>
                <w:rFonts w:cs="Times New Roman"/>
                <w:b/>
                <w:bCs/>
                <w:sz w:val="18"/>
                <w:szCs w:val="18"/>
              </w:rPr>
            </w:pPr>
          </w:p>
        </w:tc>
      </w:tr>
      <w:tr w:rsidR="00597E53" w:rsidRPr="00CB6061" w14:paraId="2EFCDD6C" w14:textId="77777777" w:rsidTr="00562AE2">
        <w:tc>
          <w:tcPr>
            <w:tcW w:w="2502" w:type="dxa"/>
            <w:vAlign w:val="bottom"/>
          </w:tcPr>
          <w:p w14:paraId="54C24C23" w14:textId="20227726" w:rsidR="00597E53" w:rsidRPr="00CB6061" w:rsidRDefault="00597E53" w:rsidP="00562AE2">
            <w:pPr>
              <w:spacing w:line="240" w:lineRule="exact"/>
              <w:ind w:left="141" w:right="-79"/>
              <w:rPr>
                <w:rFonts w:cs="Times New Roman"/>
                <w:b/>
                <w:bCs/>
                <w:spacing w:val="-4"/>
                <w:sz w:val="18"/>
                <w:szCs w:val="18"/>
              </w:rPr>
            </w:pPr>
            <w:r w:rsidRPr="00CB6061">
              <w:rPr>
                <w:rFonts w:cs="Times New Roman"/>
                <w:b/>
                <w:bCs/>
                <w:spacing w:val="-4"/>
                <w:sz w:val="18"/>
                <w:szCs w:val="18"/>
              </w:rPr>
              <w:t xml:space="preserve">   1 January 202</w:t>
            </w:r>
            <w:r>
              <w:rPr>
                <w:rFonts w:cs="Times New Roman"/>
                <w:b/>
                <w:bCs/>
                <w:spacing w:val="-4"/>
                <w:sz w:val="18"/>
                <w:szCs w:val="18"/>
              </w:rPr>
              <w:t>5</w:t>
            </w:r>
          </w:p>
        </w:tc>
        <w:tc>
          <w:tcPr>
            <w:tcW w:w="1013" w:type="dxa"/>
            <w:vAlign w:val="bottom"/>
          </w:tcPr>
          <w:p w14:paraId="3CEFCEB4" w14:textId="30D74095" w:rsidR="00597E53" w:rsidRPr="00295F7D" w:rsidRDefault="00597E53" w:rsidP="00562AE2">
            <w:pPr>
              <w:tabs>
                <w:tab w:val="decimal" w:pos="752"/>
              </w:tabs>
              <w:spacing w:line="240" w:lineRule="exact"/>
              <w:ind w:right="-72"/>
              <w:rPr>
                <w:rFonts w:cs="Times New Roman"/>
                <w:b/>
                <w:bCs/>
                <w:sz w:val="18"/>
                <w:szCs w:val="18"/>
              </w:rPr>
            </w:pPr>
            <w:r w:rsidRPr="00671FB4">
              <w:rPr>
                <w:rFonts w:cs="Times New Roman"/>
                <w:b/>
                <w:bCs/>
                <w:sz w:val="18"/>
                <w:szCs w:val="18"/>
              </w:rPr>
              <w:t>247,901</w:t>
            </w:r>
          </w:p>
        </w:tc>
        <w:tc>
          <w:tcPr>
            <w:tcW w:w="992" w:type="dxa"/>
            <w:vAlign w:val="bottom"/>
          </w:tcPr>
          <w:p w14:paraId="56D9B01F" w14:textId="4CD569B2" w:rsidR="00597E53" w:rsidRPr="00295F7D" w:rsidRDefault="00597E53" w:rsidP="00562AE2">
            <w:pPr>
              <w:tabs>
                <w:tab w:val="decimal" w:pos="770"/>
              </w:tabs>
              <w:spacing w:line="240" w:lineRule="exact"/>
              <w:ind w:right="-72"/>
              <w:rPr>
                <w:rFonts w:cs="Times New Roman"/>
                <w:b/>
                <w:bCs/>
                <w:sz w:val="18"/>
                <w:szCs w:val="18"/>
              </w:rPr>
            </w:pPr>
            <w:r w:rsidRPr="00671FB4">
              <w:rPr>
                <w:rFonts w:cs="Times New Roman"/>
                <w:b/>
                <w:bCs/>
                <w:sz w:val="18"/>
                <w:szCs w:val="18"/>
              </w:rPr>
              <w:t>457,137</w:t>
            </w:r>
          </w:p>
        </w:tc>
        <w:tc>
          <w:tcPr>
            <w:tcW w:w="1028" w:type="dxa"/>
            <w:vAlign w:val="bottom"/>
          </w:tcPr>
          <w:p w14:paraId="78468234" w14:textId="3244BC23" w:rsidR="00597E53" w:rsidRPr="00295F7D" w:rsidRDefault="00597E53" w:rsidP="00562AE2">
            <w:pPr>
              <w:tabs>
                <w:tab w:val="decimal" w:pos="812"/>
              </w:tabs>
              <w:spacing w:line="240" w:lineRule="exact"/>
              <w:ind w:right="-72"/>
              <w:rPr>
                <w:rFonts w:cs="Times New Roman"/>
                <w:b/>
                <w:bCs/>
                <w:sz w:val="18"/>
                <w:szCs w:val="18"/>
              </w:rPr>
            </w:pPr>
            <w:r w:rsidRPr="00671FB4">
              <w:rPr>
                <w:rFonts w:cs="Times New Roman"/>
                <w:b/>
                <w:bCs/>
                <w:sz w:val="18"/>
                <w:szCs w:val="18"/>
              </w:rPr>
              <w:t>293,432</w:t>
            </w:r>
          </w:p>
        </w:tc>
        <w:tc>
          <w:tcPr>
            <w:tcW w:w="1075" w:type="dxa"/>
            <w:vAlign w:val="bottom"/>
          </w:tcPr>
          <w:p w14:paraId="43FE0924" w14:textId="11F268D4" w:rsidR="00597E53" w:rsidRPr="00295F7D" w:rsidRDefault="00597E53" w:rsidP="00562AE2">
            <w:pPr>
              <w:tabs>
                <w:tab w:val="decimal" w:pos="775"/>
              </w:tabs>
              <w:spacing w:line="240" w:lineRule="exact"/>
              <w:ind w:right="-72"/>
              <w:rPr>
                <w:rFonts w:cs="Times New Roman"/>
                <w:b/>
                <w:bCs/>
                <w:sz w:val="18"/>
                <w:szCs w:val="18"/>
              </w:rPr>
            </w:pPr>
            <w:r w:rsidRPr="00671FB4">
              <w:rPr>
                <w:rFonts w:cs="Times New Roman"/>
                <w:b/>
                <w:bCs/>
                <w:sz w:val="18"/>
                <w:szCs w:val="18"/>
              </w:rPr>
              <w:t>427,953</w:t>
            </w:r>
          </w:p>
        </w:tc>
        <w:tc>
          <w:tcPr>
            <w:tcW w:w="1085" w:type="dxa"/>
            <w:vAlign w:val="bottom"/>
          </w:tcPr>
          <w:p w14:paraId="03B1747C" w14:textId="1BAC45E4" w:rsidR="00597E53" w:rsidRPr="00295F7D" w:rsidRDefault="00597E53" w:rsidP="00562AE2">
            <w:pPr>
              <w:tabs>
                <w:tab w:val="decimal" w:pos="840"/>
              </w:tabs>
              <w:spacing w:line="240" w:lineRule="exact"/>
              <w:ind w:right="-72"/>
              <w:rPr>
                <w:rFonts w:cs="Times New Roman"/>
                <w:b/>
                <w:bCs/>
                <w:sz w:val="18"/>
                <w:szCs w:val="18"/>
              </w:rPr>
            </w:pPr>
            <w:r w:rsidRPr="00671FB4">
              <w:rPr>
                <w:rFonts w:cs="Times New Roman"/>
                <w:b/>
                <w:bCs/>
                <w:sz w:val="18"/>
                <w:szCs w:val="18"/>
              </w:rPr>
              <w:t>1,099,382</w:t>
            </w:r>
          </w:p>
        </w:tc>
        <w:tc>
          <w:tcPr>
            <w:tcW w:w="1085" w:type="dxa"/>
            <w:vAlign w:val="bottom"/>
          </w:tcPr>
          <w:p w14:paraId="49CE7AAF" w14:textId="3B01EA22" w:rsidR="00597E53" w:rsidRPr="00295F7D" w:rsidRDefault="00597E53" w:rsidP="00562AE2">
            <w:pPr>
              <w:tabs>
                <w:tab w:val="decimal" w:pos="840"/>
              </w:tabs>
              <w:spacing w:line="240" w:lineRule="exact"/>
              <w:ind w:right="-72"/>
              <w:rPr>
                <w:rFonts w:cs="Times New Roman"/>
                <w:b/>
                <w:bCs/>
                <w:sz w:val="18"/>
                <w:szCs w:val="18"/>
              </w:rPr>
            </w:pPr>
            <w:r w:rsidRPr="00671FB4">
              <w:rPr>
                <w:rFonts w:cs="Times New Roman"/>
                <w:b/>
                <w:bCs/>
                <w:sz w:val="18"/>
                <w:szCs w:val="18"/>
              </w:rPr>
              <w:t>3,075</w:t>
            </w:r>
          </w:p>
        </w:tc>
        <w:tc>
          <w:tcPr>
            <w:tcW w:w="1095" w:type="dxa"/>
            <w:vAlign w:val="bottom"/>
          </w:tcPr>
          <w:p w14:paraId="114569EA" w14:textId="537FFDEE" w:rsidR="00597E53" w:rsidRPr="00295F7D" w:rsidRDefault="00597E53" w:rsidP="00562AE2">
            <w:pPr>
              <w:tabs>
                <w:tab w:val="decimal" w:pos="842"/>
              </w:tabs>
              <w:spacing w:line="240" w:lineRule="exact"/>
              <w:ind w:right="-72"/>
              <w:rPr>
                <w:rFonts w:cs="Times New Roman"/>
                <w:b/>
                <w:bCs/>
                <w:sz w:val="18"/>
                <w:szCs w:val="18"/>
              </w:rPr>
            </w:pPr>
            <w:r w:rsidRPr="00671FB4">
              <w:rPr>
                <w:rFonts w:cs="Times New Roman"/>
                <w:b/>
                <w:bCs/>
                <w:sz w:val="18"/>
                <w:szCs w:val="18"/>
              </w:rPr>
              <w:t>2,528,880</w:t>
            </w:r>
          </w:p>
        </w:tc>
      </w:tr>
      <w:tr w:rsidR="00597E53" w:rsidRPr="00152CE4" w14:paraId="7E593D8C" w14:textId="77777777" w:rsidTr="00562AE2">
        <w:tc>
          <w:tcPr>
            <w:tcW w:w="2502" w:type="dxa"/>
            <w:vAlign w:val="bottom"/>
          </w:tcPr>
          <w:p w14:paraId="35C7408B" w14:textId="77777777" w:rsidR="00597E53" w:rsidRPr="00CB6061" w:rsidRDefault="00597E53" w:rsidP="00562AE2">
            <w:pPr>
              <w:spacing w:line="240" w:lineRule="exact"/>
              <w:ind w:left="141" w:right="-18"/>
              <w:rPr>
                <w:rFonts w:cs="Times New Roman"/>
                <w:sz w:val="18"/>
                <w:szCs w:val="18"/>
              </w:rPr>
            </w:pPr>
            <w:r w:rsidRPr="00CB6061">
              <w:rPr>
                <w:rFonts w:cs="Times New Roman"/>
                <w:sz w:val="18"/>
                <w:szCs w:val="18"/>
              </w:rPr>
              <w:t>Additions</w:t>
            </w:r>
          </w:p>
        </w:tc>
        <w:tc>
          <w:tcPr>
            <w:tcW w:w="1013" w:type="dxa"/>
            <w:vAlign w:val="bottom"/>
          </w:tcPr>
          <w:p w14:paraId="3803D2D6" w14:textId="179ED8F6" w:rsidR="00597E53" w:rsidRPr="00AA6956" w:rsidRDefault="00152CE4" w:rsidP="00562AE2">
            <w:pPr>
              <w:tabs>
                <w:tab w:val="decimal" w:pos="752"/>
              </w:tabs>
              <w:spacing w:line="240" w:lineRule="exact"/>
              <w:ind w:right="-72"/>
              <w:rPr>
                <w:rFonts w:cs="Times New Roman"/>
                <w:sz w:val="18"/>
                <w:szCs w:val="18"/>
                <w:cs/>
                <w:lang w:bidi="th-TH"/>
              </w:rPr>
            </w:pPr>
            <w:r w:rsidRPr="00AA6956">
              <w:rPr>
                <w:rFonts w:cs="Times New Roman"/>
                <w:sz w:val="18"/>
                <w:szCs w:val="18"/>
                <w:cs/>
                <w:lang w:bidi="th-TH"/>
              </w:rPr>
              <w:t>-</w:t>
            </w:r>
          </w:p>
        </w:tc>
        <w:tc>
          <w:tcPr>
            <w:tcW w:w="992" w:type="dxa"/>
            <w:vAlign w:val="bottom"/>
          </w:tcPr>
          <w:p w14:paraId="05BC3A61" w14:textId="4E59477F" w:rsidR="00597E53" w:rsidRPr="00AA6956" w:rsidRDefault="00152CE4" w:rsidP="00562AE2">
            <w:pPr>
              <w:tabs>
                <w:tab w:val="decimal" w:pos="770"/>
              </w:tabs>
              <w:spacing w:line="240" w:lineRule="exact"/>
              <w:ind w:right="-72"/>
              <w:rPr>
                <w:rFonts w:cs="Times New Roman"/>
                <w:sz w:val="18"/>
                <w:szCs w:val="18"/>
                <w:lang w:bidi="th-TH"/>
              </w:rPr>
            </w:pPr>
            <w:r w:rsidRPr="00AA6956">
              <w:rPr>
                <w:rFonts w:cs="Times New Roman"/>
                <w:sz w:val="18"/>
                <w:szCs w:val="18"/>
                <w:cs/>
                <w:lang w:bidi="th-TH"/>
              </w:rPr>
              <w:t>12</w:t>
            </w:r>
            <w:r w:rsidRPr="00AA6956">
              <w:rPr>
                <w:rFonts w:cs="Times New Roman"/>
                <w:sz w:val="18"/>
                <w:szCs w:val="18"/>
              </w:rPr>
              <w:t>,</w:t>
            </w:r>
            <w:r w:rsidRPr="00AA6956">
              <w:rPr>
                <w:rFonts w:cs="Times New Roman"/>
                <w:sz w:val="18"/>
                <w:szCs w:val="18"/>
                <w:cs/>
                <w:lang w:bidi="th-TH"/>
              </w:rPr>
              <w:t>096</w:t>
            </w:r>
          </w:p>
        </w:tc>
        <w:tc>
          <w:tcPr>
            <w:tcW w:w="1028" w:type="dxa"/>
            <w:vAlign w:val="bottom"/>
          </w:tcPr>
          <w:p w14:paraId="21185E87" w14:textId="5BDC2975" w:rsidR="00597E53" w:rsidRPr="00295F7D" w:rsidRDefault="00152CE4" w:rsidP="00562AE2">
            <w:pPr>
              <w:tabs>
                <w:tab w:val="decimal" w:pos="812"/>
              </w:tabs>
              <w:spacing w:line="240" w:lineRule="exact"/>
              <w:ind w:right="-72"/>
              <w:rPr>
                <w:rFonts w:cs="Times New Roman"/>
                <w:sz w:val="18"/>
                <w:szCs w:val="18"/>
              </w:rPr>
            </w:pPr>
            <w:r w:rsidRPr="00152CE4">
              <w:rPr>
                <w:rFonts w:cs="Times New Roman"/>
                <w:sz w:val="18"/>
                <w:szCs w:val="18"/>
              </w:rPr>
              <w:t>8,519</w:t>
            </w:r>
          </w:p>
        </w:tc>
        <w:tc>
          <w:tcPr>
            <w:tcW w:w="1075" w:type="dxa"/>
            <w:vAlign w:val="bottom"/>
          </w:tcPr>
          <w:p w14:paraId="3EEF18DD" w14:textId="7D261D1C" w:rsidR="00597E53" w:rsidRPr="00AA6956" w:rsidRDefault="00152CE4" w:rsidP="00562AE2">
            <w:pPr>
              <w:tabs>
                <w:tab w:val="decimal" w:pos="775"/>
              </w:tabs>
              <w:spacing w:line="240" w:lineRule="exact"/>
              <w:ind w:right="-72"/>
              <w:rPr>
                <w:rFonts w:cs="Times New Roman"/>
                <w:sz w:val="18"/>
                <w:szCs w:val="18"/>
                <w:lang w:bidi="th-TH"/>
              </w:rPr>
            </w:pPr>
            <w:r w:rsidRPr="00152CE4">
              <w:rPr>
                <w:rFonts w:cs="Times New Roman"/>
                <w:sz w:val="18"/>
                <w:szCs w:val="18"/>
              </w:rPr>
              <w:t>60,366</w:t>
            </w:r>
          </w:p>
        </w:tc>
        <w:tc>
          <w:tcPr>
            <w:tcW w:w="1085" w:type="dxa"/>
            <w:vAlign w:val="bottom"/>
          </w:tcPr>
          <w:p w14:paraId="7599BC7C" w14:textId="44C797E9" w:rsidR="00597E53" w:rsidRPr="00AA6956" w:rsidRDefault="00152CE4" w:rsidP="00562AE2">
            <w:pPr>
              <w:tabs>
                <w:tab w:val="decimal" w:pos="840"/>
              </w:tabs>
              <w:spacing w:line="240" w:lineRule="exact"/>
              <w:ind w:right="-72"/>
              <w:rPr>
                <w:rFonts w:cs="Times New Roman"/>
                <w:sz w:val="18"/>
                <w:szCs w:val="18"/>
                <w:lang w:bidi="th-TH"/>
              </w:rPr>
            </w:pPr>
            <w:r w:rsidRPr="00152CE4">
              <w:rPr>
                <w:rFonts w:cs="Times New Roman"/>
                <w:sz w:val="18"/>
                <w:szCs w:val="18"/>
              </w:rPr>
              <w:t>317,703</w:t>
            </w:r>
          </w:p>
        </w:tc>
        <w:tc>
          <w:tcPr>
            <w:tcW w:w="1085" w:type="dxa"/>
            <w:vAlign w:val="bottom"/>
          </w:tcPr>
          <w:p w14:paraId="25E0D7F6" w14:textId="62C5905D" w:rsidR="00597E53" w:rsidRPr="00295F7D" w:rsidRDefault="00152CE4" w:rsidP="00562AE2">
            <w:pPr>
              <w:tabs>
                <w:tab w:val="decimal" w:pos="840"/>
              </w:tabs>
              <w:spacing w:line="240" w:lineRule="exact"/>
              <w:ind w:right="-72"/>
              <w:rPr>
                <w:rFonts w:cs="Times New Roman"/>
                <w:sz w:val="18"/>
                <w:szCs w:val="18"/>
              </w:rPr>
            </w:pPr>
            <w:r w:rsidRPr="00152CE4">
              <w:rPr>
                <w:rFonts w:cs="Times New Roman"/>
                <w:sz w:val="18"/>
                <w:szCs w:val="18"/>
              </w:rPr>
              <w:t>4,645</w:t>
            </w:r>
          </w:p>
        </w:tc>
        <w:tc>
          <w:tcPr>
            <w:tcW w:w="1095" w:type="dxa"/>
            <w:vAlign w:val="bottom"/>
          </w:tcPr>
          <w:p w14:paraId="3DC9B609" w14:textId="0A96151C" w:rsidR="00597E53" w:rsidRPr="00295F7D" w:rsidRDefault="00152CE4" w:rsidP="00562AE2">
            <w:pPr>
              <w:tabs>
                <w:tab w:val="decimal" w:pos="842"/>
              </w:tabs>
              <w:spacing w:line="240" w:lineRule="exact"/>
              <w:ind w:right="-72"/>
              <w:rPr>
                <w:rFonts w:cs="Times New Roman"/>
                <w:sz w:val="18"/>
                <w:szCs w:val="18"/>
              </w:rPr>
            </w:pPr>
            <w:r w:rsidRPr="00152CE4">
              <w:rPr>
                <w:rFonts w:cs="Times New Roman"/>
                <w:sz w:val="18"/>
                <w:szCs w:val="18"/>
              </w:rPr>
              <w:t>403,329</w:t>
            </w:r>
          </w:p>
        </w:tc>
      </w:tr>
      <w:tr w:rsidR="00597E53" w:rsidRPr="00CB6061" w14:paraId="26640CF8" w14:textId="77777777" w:rsidTr="00562AE2">
        <w:tc>
          <w:tcPr>
            <w:tcW w:w="2502" w:type="dxa"/>
            <w:vAlign w:val="bottom"/>
          </w:tcPr>
          <w:p w14:paraId="08AF1C95" w14:textId="67523D8A" w:rsidR="00597E53" w:rsidRPr="00CB6061" w:rsidRDefault="00597E53" w:rsidP="00562AE2">
            <w:pPr>
              <w:spacing w:line="240" w:lineRule="exact"/>
              <w:ind w:left="141" w:right="-18"/>
              <w:rPr>
                <w:rFonts w:cs="Times New Roman"/>
                <w:sz w:val="18"/>
                <w:szCs w:val="18"/>
              </w:rPr>
            </w:pPr>
            <w:r w:rsidRPr="00CB6061">
              <w:rPr>
                <w:rFonts w:cs="Times New Roman"/>
                <w:sz w:val="18"/>
                <w:szCs w:val="18"/>
              </w:rPr>
              <w:t>Transfers in (out)</w:t>
            </w:r>
          </w:p>
        </w:tc>
        <w:tc>
          <w:tcPr>
            <w:tcW w:w="1013" w:type="dxa"/>
            <w:vAlign w:val="bottom"/>
          </w:tcPr>
          <w:p w14:paraId="40E834CE" w14:textId="05F36F79" w:rsidR="00597E53" w:rsidRPr="00295F7D" w:rsidRDefault="00152CE4" w:rsidP="00562AE2">
            <w:pPr>
              <w:tabs>
                <w:tab w:val="decimal" w:pos="752"/>
              </w:tabs>
              <w:spacing w:line="240" w:lineRule="exact"/>
              <w:ind w:right="-72"/>
              <w:rPr>
                <w:rFonts w:cs="Times New Roman"/>
                <w:sz w:val="18"/>
                <w:szCs w:val="18"/>
              </w:rPr>
            </w:pPr>
            <w:r>
              <w:rPr>
                <w:rFonts w:cs="Times New Roman"/>
                <w:sz w:val="18"/>
                <w:szCs w:val="18"/>
              </w:rPr>
              <w:t>-</w:t>
            </w:r>
          </w:p>
        </w:tc>
        <w:tc>
          <w:tcPr>
            <w:tcW w:w="992" w:type="dxa"/>
            <w:vAlign w:val="bottom"/>
          </w:tcPr>
          <w:p w14:paraId="273E90EA" w14:textId="4E2E5CCE" w:rsidR="00597E53" w:rsidRPr="00295F7D" w:rsidRDefault="00152CE4" w:rsidP="00562AE2">
            <w:pPr>
              <w:tabs>
                <w:tab w:val="decimal" w:pos="770"/>
              </w:tabs>
              <w:spacing w:line="240" w:lineRule="exact"/>
              <w:ind w:right="-72"/>
              <w:rPr>
                <w:rFonts w:cs="Times New Roman"/>
                <w:sz w:val="18"/>
                <w:szCs w:val="18"/>
              </w:rPr>
            </w:pPr>
            <w:r w:rsidRPr="00152CE4">
              <w:rPr>
                <w:rFonts w:cs="Times New Roman"/>
                <w:sz w:val="18"/>
                <w:szCs w:val="18"/>
              </w:rPr>
              <w:t>4,362</w:t>
            </w:r>
          </w:p>
        </w:tc>
        <w:tc>
          <w:tcPr>
            <w:tcW w:w="1028" w:type="dxa"/>
            <w:vAlign w:val="bottom"/>
          </w:tcPr>
          <w:p w14:paraId="264A1ED3" w14:textId="4E061391" w:rsidR="00597E53" w:rsidRPr="00AA6956" w:rsidRDefault="00152CE4" w:rsidP="00562AE2">
            <w:pPr>
              <w:tabs>
                <w:tab w:val="decimal" w:pos="812"/>
              </w:tabs>
              <w:spacing w:line="240" w:lineRule="exact"/>
              <w:ind w:right="-72"/>
              <w:rPr>
                <w:rFonts w:cstheme="minorBidi"/>
                <w:sz w:val="18"/>
                <w:szCs w:val="22"/>
                <w:lang w:bidi="th-TH"/>
              </w:rPr>
            </w:pPr>
            <w:r>
              <w:rPr>
                <w:rFonts w:cstheme="minorBidi"/>
                <w:sz w:val="18"/>
                <w:szCs w:val="22"/>
                <w:lang w:bidi="th-TH"/>
              </w:rPr>
              <w:t>159</w:t>
            </w:r>
          </w:p>
        </w:tc>
        <w:tc>
          <w:tcPr>
            <w:tcW w:w="1075" w:type="dxa"/>
            <w:vAlign w:val="bottom"/>
          </w:tcPr>
          <w:p w14:paraId="048D58E0" w14:textId="22E4512E" w:rsidR="00597E53" w:rsidRPr="00295F7D" w:rsidRDefault="00152CE4" w:rsidP="00562AE2">
            <w:pPr>
              <w:tabs>
                <w:tab w:val="decimal" w:pos="775"/>
              </w:tabs>
              <w:spacing w:line="240" w:lineRule="exact"/>
              <w:ind w:right="-72"/>
              <w:rPr>
                <w:rFonts w:cs="Times New Roman"/>
                <w:sz w:val="18"/>
                <w:szCs w:val="18"/>
              </w:rPr>
            </w:pPr>
            <w:r>
              <w:rPr>
                <w:rFonts w:cs="Times New Roman"/>
                <w:sz w:val="18"/>
                <w:szCs w:val="18"/>
              </w:rPr>
              <w:t>-</w:t>
            </w:r>
          </w:p>
        </w:tc>
        <w:tc>
          <w:tcPr>
            <w:tcW w:w="1085" w:type="dxa"/>
            <w:vAlign w:val="bottom"/>
          </w:tcPr>
          <w:p w14:paraId="3D974325" w14:textId="3E51B492" w:rsidR="00597E53" w:rsidRPr="00AA6956" w:rsidRDefault="00152CE4" w:rsidP="00562AE2">
            <w:pPr>
              <w:tabs>
                <w:tab w:val="decimal" w:pos="840"/>
              </w:tabs>
              <w:spacing w:line="240" w:lineRule="exact"/>
              <w:ind w:right="-72"/>
              <w:rPr>
                <w:rFonts w:cstheme="minorBidi"/>
                <w:sz w:val="18"/>
                <w:szCs w:val="22"/>
                <w:lang w:bidi="th-TH"/>
              </w:rPr>
            </w:pPr>
            <w:r>
              <w:rPr>
                <w:rFonts w:cstheme="minorBidi"/>
                <w:sz w:val="18"/>
                <w:szCs w:val="22"/>
                <w:lang w:bidi="th-TH"/>
              </w:rPr>
              <w:t>-</w:t>
            </w:r>
          </w:p>
        </w:tc>
        <w:tc>
          <w:tcPr>
            <w:tcW w:w="1085" w:type="dxa"/>
            <w:vAlign w:val="bottom"/>
          </w:tcPr>
          <w:p w14:paraId="6EF7BE00" w14:textId="17D04861" w:rsidR="00597E53" w:rsidRPr="00295F7D" w:rsidRDefault="00152CE4" w:rsidP="00562AE2">
            <w:pPr>
              <w:tabs>
                <w:tab w:val="decimal" w:pos="840"/>
              </w:tabs>
              <w:spacing w:line="240" w:lineRule="exact"/>
              <w:ind w:right="-72"/>
              <w:rPr>
                <w:rFonts w:cs="Times New Roman"/>
                <w:sz w:val="18"/>
                <w:szCs w:val="18"/>
              </w:rPr>
            </w:pPr>
            <w:r w:rsidRPr="00152CE4">
              <w:rPr>
                <w:rFonts w:cs="Times New Roman"/>
                <w:sz w:val="18"/>
                <w:szCs w:val="18"/>
              </w:rPr>
              <w:t>(4,521)</w:t>
            </w:r>
          </w:p>
        </w:tc>
        <w:tc>
          <w:tcPr>
            <w:tcW w:w="1095" w:type="dxa"/>
            <w:vAlign w:val="bottom"/>
          </w:tcPr>
          <w:p w14:paraId="314104DB" w14:textId="619A991F" w:rsidR="00597E53" w:rsidRPr="00295F7D" w:rsidRDefault="00152CE4" w:rsidP="00562AE2">
            <w:pPr>
              <w:tabs>
                <w:tab w:val="decimal" w:pos="842"/>
              </w:tabs>
              <w:spacing w:line="240" w:lineRule="exact"/>
              <w:ind w:right="-72"/>
              <w:rPr>
                <w:rFonts w:cs="Times New Roman"/>
                <w:sz w:val="18"/>
                <w:szCs w:val="18"/>
              </w:rPr>
            </w:pPr>
            <w:r>
              <w:rPr>
                <w:rFonts w:cs="Times New Roman"/>
                <w:sz w:val="18"/>
                <w:szCs w:val="18"/>
              </w:rPr>
              <w:t>-</w:t>
            </w:r>
          </w:p>
        </w:tc>
      </w:tr>
      <w:tr w:rsidR="00597E53" w:rsidRPr="00CB6061" w14:paraId="310FC431" w14:textId="77777777" w:rsidTr="00562AE2">
        <w:tc>
          <w:tcPr>
            <w:tcW w:w="2502" w:type="dxa"/>
            <w:vAlign w:val="bottom"/>
          </w:tcPr>
          <w:p w14:paraId="409B3299" w14:textId="26C102AA" w:rsidR="00597E53" w:rsidRPr="00CB6061" w:rsidRDefault="00597E53" w:rsidP="00562AE2">
            <w:pPr>
              <w:tabs>
                <w:tab w:val="decimal" w:pos="770"/>
              </w:tabs>
              <w:spacing w:line="240" w:lineRule="exact"/>
              <w:ind w:left="141" w:right="-18"/>
              <w:rPr>
                <w:rFonts w:cs="Times New Roman"/>
                <w:sz w:val="18"/>
                <w:szCs w:val="18"/>
              </w:rPr>
            </w:pPr>
            <w:r w:rsidRPr="00CB6061">
              <w:rPr>
                <w:rFonts w:cs="Times New Roman"/>
                <w:sz w:val="18"/>
                <w:szCs w:val="18"/>
              </w:rPr>
              <w:t>Write-off</w:t>
            </w:r>
          </w:p>
        </w:tc>
        <w:tc>
          <w:tcPr>
            <w:tcW w:w="1013" w:type="dxa"/>
            <w:vAlign w:val="bottom"/>
          </w:tcPr>
          <w:p w14:paraId="1CF0F279" w14:textId="65225AF7" w:rsidR="00597E53" w:rsidRPr="00295F7D" w:rsidRDefault="00152CE4" w:rsidP="00562AE2">
            <w:pPr>
              <w:pBdr>
                <w:bottom w:val="single" w:sz="4" w:space="1" w:color="auto"/>
              </w:pBdr>
              <w:tabs>
                <w:tab w:val="decimal" w:pos="752"/>
              </w:tabs>
              <w:spacing w:line="240" w:lineRule="exact"/>
              <w:ind w:right="-72"/>
              <w:rPr>
                <w:rFonts w:cs="Times New Roman"/>
                <w:sz w:val="18"/>
                <w:szCs w:val="18"/>
              </w:rPr>
            </w:pPr>
            <w:r>
              <w:rPr>
                <w:rFonts w:cs="Times New Roman"/>
                <w:sz w:val="18"/>
                <w:szCs w:val="18"/>
              </w:rPr>
              <w:t>-</w:t>
            </w:r>
          </w:p>
        </w:tc>
        <w:tc>
          <w:tcPr>
            <w:tcW w:w="992" w:type="dxa"/>
            <w:vAlign w:val="bottom"/>
          </w:tcPr>
          <w:p w14:paraId="6292CC18" w14:textId="384001EA" w:rsidR="00597E53" w:rsidRPr="00295F7D" w:rsidRDefault="00152CE4" w:rsidP="00562AE2">
            <w:pPr>
              <w:pBdr>
                <w:bottom w:val="single" w:sz="4" w:space="1" w:color="auto"/>
              </w:pBdr>
              <w:tabs>
                <w:tab w:val="decimal" w:pos="770"/>
              </w:tabs>
              <w:spacing w:line="240" w:lineRule="exact"/>
              <w:ind w:right="-72"/>
              <w:rPr>
                <w:rFonts w:cs="Times New Roman"/>
                <w:sz w:val="18"/>
                <w:szCs w:val="18"/>
              </w:rPr>
            </w:pPr>
            <w:r>
              <w:rPr>
                <w:rFonts w:cs="Times New Roman"/>
                <w:sz w:val="18"/>
                <w:szCs w:val="18"/>
              </w:rPr>
              <w:t>-</w:t>
            </w:r>
          </w:p>
        </w:tc>
        <w:tc>
          <w:tcPr>
            <w:tcW w:w="1028" w:type="dxa"/>
            <w:vAlign w:val="bottom"/>
          </w:tcPr>
          <w:p w14:paraId="34ACA124" w14:textId="7EF156D0" w:rsidR="00597E53" w:rsidRPr="00295F7D" w:rsidRDefault="00152CE4" w:rsidP="00562AE2">
            <w:pPr>
              <w:pBdr>
                <w:bottom w:val="single" w:sz="4" w:space="1" w:color="auto"/>
              </w:pBdr>
              <w:tabs>
                <w:tab w:val="decimal" w:pos="812"/>
              </w:tabs>
              <w:spacing w:line="240" w:lineRule="exact"/>
              <w:ind w:right="-72"/>
              <w:rPr>
                <w:rFonts w:cs="Times New Roman"/>
                <w:sz w:val="18"/>
                <w:szCs w:val="18"/>
              </w:rPr>
            </w:pPr>
            <w:r>
              <w:rPr>
                <w:rFonts w:cs="Times New Roman"/>
                <w:sz w:val="18"/>
                <w:szCs w:val="18"/>
              </w:rPr>
              <w:t>-</w:t>
            </w:r>
          </w:p>
        </w:tc>
        <w:tc>
          <w:tcPr>
            <w:tcW w:w="1075" w:type="dxa"/>
            <w:vAlign w:val="bottom"/>
          </w:tcPr>
          <w:p w14:paraId="5DAEB58C" w14:textId="17DBC144" w:rsidR="00597E53" w:rsidRPr="00295F7D" w:rsidRDefault="00152CE4" w:rsidP="00562AE2">
            <w:pPr>
              <w:pBdr>
                <w:bottom w:val="single" w:sz="4" w:space="1" w:color="auto"/>
              </w:pBdr>
              <w:tabs>
                <w:tab w:val="decimal" w:pos="775"/>
              </w:tabs>
              <w:spacing w:line="240" w:lineRule="exact"/>
              <w:ind w:right="-72"/>
              <w:rPr>
                <w:rFonts w:cs="Times New Roman"/>
                <w:sz w:val="18"/>
                <w:szCs w:val="18"/>
              </w:rPr>
            </w:pPr>
            <w:r>
              <w:rPr>
                <w:rFonts w:cs="Times New Roman"/>
                <w:sz w:val="18"/>
                <w:szCs w:val="18"/>
              </w:rPr>
              <w:t>-</w:t>
            </w:r>
          </w:p>
        </w:tc>
        <w:tc>
          <w:tcPr>
            <w:tcW w:w="1085" w:type="dxa"/>
            <w:vAlign w:val="bottom"/>
          </w:tcPr>
          <w:p w14:paraId="1277A30A" w14:textId="24573C15" w:rsidR="00597E53" w:rsidRPr="00295F7D" w:rsidRDefault="00152CE4" w:rsidP="00562AE2">
            <w:pPr>
              <w:pBdr>
                <w:bottom w:val="single" w:sz="4" w:space="1" w:color="auto"/>
              </w:pBdr>
              <w:tabs>
                <w:tab w:val="decimal" w:pos="840"/>
              </w:tabs>
              <w:spacing w:line="240" w:lineRule="exact"/>
              <w:ind w:right="-72"/>
              <w:rPr>
                <w:rFonts w:cs="Times New Roman"/>
                <w:sz w:val="18"/>
                <w:szCs w:val="18"/>
              </w:rPr>
            </w:pPr>
            <w:r w:rsidRPr="00152CE4">
              <w:rPr>
                <w:rFonts w:cs="Times New Roman"/>
                <w:sz w:val="18"/>
                <w:szCs w:val="18"/>
              </w:rPr>
              <w:t>(104,955)</w:t>
            </w:r>
          </w:p>
        </w:tc>
        <w:tc>
          <w:tcPr>
            <w:tcW w:w="1085" w:type="dxa"/>
            <w:vAlign w:val="bottom"/>
          </w:tcPr>
          <w:p w14:paraId="12B66EAF" w14:textId="3982CE11" w:rsidR="00597E53" w:rsidRPr="00295F7D" w:rsidRDefault="00152CE4" w:rsidP="00562AE2">
            <w:pPr>
              <w:pBdr>
                <w:bottom w:val="single" w:sz="4" w:space="1" w:color="auto"/>
              </w:pBdr>
              <w:tabs>
                <w:tab w:val="decimal" w:pos="840"/>
              </w:tabs>
              <w:spacing w:line="240" w:lineRule="exact"/>
              <w:ind w:right="-72"/>
              <w:rPr>
                <w:rFonts w:cs="Times New Roman"/>
                <w:sz w:val="18"/>
                <w:szCs w:val="18"/>
              </w:rPr>
            </w:pPr>
            <w:r>
              <w:rPr>
                <w:rFonts w:cs="Times New Roman"/>
                <w:sz w:val="18"/>
                <w:szCs w:val="18"/>
              </w:rPr>
              <w:t>-</w:t>
            </w:r>
          </w:p>
        </w:tc>
        <w:tc>
          <w:tcPr>
            <w:tcW w:w="1095" w:type="dxa"/>
            <w:vAlign w:val="bottom"/>
          </w:tcPr>
          <w:p w14:paraId="7BC0DDF4" w14:textId="4532C048" w:rsidR="00597E53" w:rsidRPr="00295F7D" w:rsidRDefault="00152CE4" w:rsidP="00562AE2">
            <w:pPr>
              <w:pBdr>
                <w:bottom w:val="single" w:sz="4" w:space="1" w:color="auto"/>
              </w:pBdr>
              <w:tabs>
                <w:tab w:val="decimal" w:pos="842"/>
              </w:tabs>
              <w:spacing w:line="240" w:lineRule="exact"/>
              <w:ind w:right="-72"/>
              <w:rPr>
                <w:rFonts w:cs="Times New Roman"/>
                <w:sz w:val="18"/>
                <w:szCs w:val="18"/>
              </w:rPr>
            </w:pPr>
            <w:r w:rsidRPr="00152CE4">
              <w:rPr>
                <w:rFonts w:cs="Times New Roman"/>
                <w:sz w:val="18"/>
                <w:szCs w:val="18"/>
              </w:rPr>
              <w:t>(104,955)</w:t>
            </w:r>
          </w:p>
        </w:tc>
      </w:tr>
      <w:tr w:rsidR="00597E53" w:rsidRPr="00CB6061" w14:paraId="374DD780" w14:textId="77777777" w:rsidTr="00562AE2">
        <w:tc>
          <w:tcPr>
            <w:tcW w:w="2502" w:type="dxa"/>
            <w:vAlign w:val="bottom"/>
          </w:tcPr>
          <w:p w14:paraId="44E64AAA" w14:textId="5945DE95" w:rsidR="00597E53" w:rsidRPr="00CB6061" w:rsidRDefault="00597E53" w:rsidP="00562AE2">
            <w:pPr>
              <w:spacing w:line="240" w:lineRule="exact"/>
              <w:ind w:left="141" w:right="-18"/>
              <w:rPr>
                <w:rFonts w:cs="Times New Roman"/>
                <w:b/>
                <w:bCs/>
                <w:sz w:val="18"/>
                <w:szCs w:val="18"/>
              </w:rPr>
            </w:pPr>
            <w:r w:rsidRPr="00CB6061">
              <w:rPr>
                <w:rFonts w:cs="Times New Roman"/>
                <w:b/>
                <w:bCs/>
                <w:sz w:val="18"/>
                <w:szCs w:val="18"/>
              </w:rPr>
              <w:t xml:space="preserve">At </w:t>
            </w:r>
            <w:r>
              <w:rPr>
                <w:rFonts w:cs="Times New Roman"/>
                <w:b/>
                <w:bCs/>
                <w:spacing w:val="-4"/>
                <w:sz w:val="18"/>
                <w:szCs w:val="18"/>
              </w:rPr>
              <w:t>30 June 2025</w:t>
            </w:r>
          </w:p>
        </w:tc>
        <w:tc>
          <w:tcPr>
            <w:tcW w:w="1013" w:type="dxa"/>
            <w:vAlign w:val="bottom"/>
          </w:tcPr>
          <w:p w14:paraId="51CB44CE" w14:textId="3781FFE4" w:rsidR="00597E53" w:rsidRPr="00AA6956" w:rsidRDefault="00152CE4" w:rsidP="00562AE2">
            <w:pPr>
              <w:pBdr>
                <w:bottom w:val="single" w:sz="4" w:space="1" w:color="auto"/>
              </w:pBdr>
              <w:tabs>
                <w:tab w:val="decimal" w:pos="752"/>
              </w:tabs>
              <w:spacing w:line="240" w:lineRule="exact"/>
              <w:ind w:right="-72"/>
              <w:rPr>
                <w:rFonts w:cstheme="minorBidi"/>
                <w:b/>
                <w:bCs/>
                <w:sz w:val="18"/>
                <w:szCs w:val="22"/>
                <w:lang w:bidi="th-TH"/>
              </w:rPr>
            </w:pPr>
            <w:r w:rsidRPr="00152CE4">
              <w:rPr>
                <w:rFonts w:cs="Times New Roman"/>
                <w:b/>
                <w:bCs/>
                <w:sz w:val="18"/>
                <w:szCs w:val="18"/>
              </w:rPr>
              <w:t>247,901</w:t>
            </w:r>
          </w:p>
        </w:tc>
        <w:tc>
          <w:tcPr>
            <w:tcW w:w="992" w:type="dxa"/>
            <w:vAlign w:val="bottom"/>
          </w:tcPr>
          <w:p w14:paraId="7E1B85FF" w14:textId="7B1A65FB" w:rsidR="00597E53" w:rsidRPr="00295F7D" w:rsidRDefault="00152CE4" w:rsidP="00562AE2">
            <w:pPr>
              <w:pBdr>
                <w:bottom w:val="single" w:sz="4" w:space="1" w:color="auto"/>
              </w:pBdr>
              <w:tabs>
                <w:tab w:val="decimal" w:pos="770"/>
              </w:tabs>
              <w:spacing w:line="240" w:lineRule="exact"/>
              <w:ind w:right="-72"/>
              <w:rPr>
                <w:rFonts w:cs="Times New Roman"/>
                <w:b/>
                <w:bCs/>
                <w:sz w:val="18"/>
                <w:szCs w:val="18"/>
              </w:rPr>
            </w:pPr>
            <w:r w:rsidRPr="00152CE4">
              <w:rPr>
                <w:rFonts w:cs="Times New Roman"/>
                <w:b/>
                <w:bCs/>
                <w:sz w:val="18"/>
                <w:szCs w:val="18"/>
              </w:rPr>
              <w:t>473,595</w:t>
            </w:r>
          </w:p>
        </w:tc>
        <w:tc>
          <w:tcPr>
            <w:tcW w:w="1028" w:type="dxa"/>
            <w:vAlign w:val="bottom"/>
          </w:tcPr>
          <w:p w14:paraId="00F08ED0" w14:textId="51F0BBDA" w:rsidR="00597E53" w:rsidRPr="00295F7D" w:rsidRDefault="00152CE4" w:rsidP="00562AE2">
            <w:pPr>
              <w:pBdr>
                <w:bottom w:val="single" w:sz="4" w:space="1" w:color="auto"/>
              </w:pBdr>
              <w:tabs>
                <w:tab w:val="decimal" w:pos="812"/>
              </w:tabs>
              <w:spacing w:line="240" w:lineRule="exact"/>
              <w:ind w:right="-72"/>
              <w:rPr>
                <w:rFonts w:cs="Times New Roman"/>
                <w:b/>
                <w:bCs/>
                <w:sz w:val="18"/>
                <w:szCs w:val="18"/>
              </w:rPr>
            </w:pPr>
            <w:r w:rsidRPr="00152CE4">
              <w:rPr>
                <w:rFonts w:cs="Times New Roman"/>
                <w:b/>
                <w:bCs/>
                <w:sz w:val="18"/>
                <w:szCs w:val="18"/>
              </w:rPr>
              <w:t>302,110</w:t>
            </w:r>
          </w:p>
        </w:tc>
        <w:tc>
          <w:tcPr>
            <w:tcW w:w="1075" w:type="dxa"/>
            <w:vAlign w:val="bottom"/>
          </w:tcPr>
          <w:p w14:paraId="27A368C0" w14:textId="5E6D7A7A" w:rsidR="00597E53" w:rsidRPr="00AA6956" w:rsidRDefault="00152CE4" w:rsidP="00562AE2">
            <w:pPr>
              <w:pBdr>
                <w:bottom w:val="single" w:sz="4" w:space="1" w:color="auto"/>
              </w:pBdr>
              <w:tabs>
                <w:tab w:val="decimal" w:pos="775"/>
              </w:tabs>
              <w:spacing w:line="240" w:lineRule="exact"/>
              <w:ind w:right="-72"/>
              <w:rPr>
                <w:rFonts w:cstheme="minorBidi"/>
                <w:b/>
                <w:bCs/>
                <w:sz w:val="18"/>
                <w:szCs w:val="22"/>
                <w:lang w:bidi="th-TH"/>
              </w:rPr>
            </w:pPr>
            <w:r w:rsidRPr="00152CE4">
              <w:rPr>
                <w:rFonts w:cs="Times New Roman"/>
                <w:b/>
                <w:bCs/>
                <w:sz w:val="18"/>
                <w:szCs w:val="18"/>
              </w:rPr>
              <w:t>488,319</w:t>
            </w:r>
          </w:p>
        </w:tc>
        <w:tc>
          <w:tcPr>
            <w:tcW w:w="1085" w:type="dxa"/>
            <w:vAlign w:val="bottom"/>
          </w:tcPr>
          <w:p w14:paraId="42F66784" w14:textId="54946B04" w:rsidR="00597E53" w:rsidRPr="00295F7D" w:rsidRDefault="00152CE4" w:rsidP="00562AE2">
            <w:pPr>
              <w:pBdr>
                <w:bottom w:val="single" w:sz="4" w:space="1" w:color="auto"/>
              </w:pBdr>
              <w:tabs>
                <w:tab w:val="decimal" w:pos="840"/>
              </w:tabs>
              <w:spacing w:line="240" w:lineRule="exact"/>
              <w:ind w:right="-72"/>
              <w:rPr>
                <w:rFonts w:cs="Times New Roman"/>
                <w:b/>
                <w:bCs/>
                <w:sz w:val="18"/>
                <w:szCs w:val="18"/>
              </w:rPr>
            </w:pPr>
            <w:r w:rsidRPr="00152CE4">
              <w:rPr>
                <w:rFonts w:cs="Times New Roman"/>
                <w:b/>
                <w:bCs/>
                <w:sz w:val="18"/>
                <w:szCs w:val="18"/>
              </w:rPr>
              <w:t>1,312,130</w:t>
            </w:r>
          </w:p>
        </w:tc>
        <w:tc>
          <w:tcPr>
            <w:tcW w:w="1085" w:type="dxa"/>
            <w:vAlign w:val="bottom"/>
          </w:tcPr>
          <w:p w14:paraId="01EE092A" w14:textId="45AA8485" w:rsidR="00597E53" w:rsidRPr="00295F7D" w:rsidRDefault="00D37A6F" w:rsidP="00562AE2">
            <w:pPr>
              <w:pBdr>
                <w:bottom w:val="single" w:sz="4" w:space="1" w:color="auto"/>
              </w:pBdr>
              <w:tabs>
                <w:tab w:val="decimal" w:pos="840"/>
              </w:tabs>
              <w:spacing w:line="240" w:lineRule="exact"/>
              <w:ind w:right="-72"/>
              <w:rPr>
                <w:rFonts w:cs="Times New Roman"/>
                <w:b/>
                <w:bCs/>
                <w:sz w:val="18"/>
                <w:szCs w:val="18"/>
              </w:rPr>
            </w:pPr>
            <w:r w:rsidRPr="00D37A6F">
              <w:rPr>
                <w:rFonts w:cs="Times New Roman"/>
                <w:b/>
                <w:bCs/>
                <w:sz w:val="18"/>
                <w:szCs w:val="18"/>
              </w:rPr>
              <w:t>3,199</w:t>
            </w:r>
          </w:p>
        </w:tc>
        <w:tc>
          <w:tcPr>
            <w:tcW w:w="1095" w:type="dxa"/>
            <w:vAlign w:val="bottom"/>
          </w:tcPr>
          <w:p w14:paraId="23E22FBB" w14:textId="61D6D54E" w:rsidR="00597E53" w:rsidRPr="00295F7D" w:rsidRDefault="00D37A6F" w:rsidP="00562AE2">
            <w:pPr>
              <w:pBdr>
                <w:bottom w:val="single" w:sz="4" w:space="1" w:color="auto"/>
              </w:pBdr>
              <w:tabs>
                <w:tab w:val="decimal" w:pos="842"/>
              </w:tabs>
              <w:spacing w:line="240" w:lineRule="exact"/>
              <w:ind w:right="-72"/>
              <w:rPr>
                <w:rFonts w:cs="Times New Roman"/>
                <w:b/>
                <w:bCs/>
                <w:sz w:val="18"/>
                <w:szCs w:val="18"/>
              </w:rPr>
            </w:pPr>
            <w:r w:rsidRPr="00D37A6F">
              <w:rPr>
                <w:rFonts w:cs="Times New Roman"/>
                <w:b/>
                <w:bCs/>
                <w:sz w:val="18"/>
                <w:szCs w:val="18"/>
              </w:rPr>
              <w:t>2,827,254</w:t>
            </w:r>
          </w:p>
        </w:tc>
      </w:tr>
      <w:tr w:rsidR="00597E53" w:rsidRPr="00CB6061" w14:paraId="4E829671" w14:textId="77777777" w:rsidTr="00562AE2">
        <w:tc>
          <w:tcPr>
            <w:tcW w:w="2502" w:type="dxa"/>
            <w:vAlign w:val="bottom"/>
          </w:tcPr>
          <w:p w14:paraId="40512DAE" w14:textId="77777777" w:rsidR="00597E53" w:rsidRPr="00CB6061" w:rsidRDefault="00597E53" w:rsidP="00562AE2">
            <w:pPr>
              <w:spacing w:line="240" w:lineRule="exact"/>
              <w:ind w:left="321" w:right="-108" w:hanging="171"/>
              <w:rPr>
                <w:rFonts w:cs="Times New Roman"/>
                <w:b/>
                <w:bCs/>
                <w:i/>
                <w:iCs/>
                <w:sz w:val="18"/>
                <w:szCs w:val="18"/>
              </w:rPr>
            </w:pPr>
          </w:p>
        </w:tc>
        <w:tc>
          <w:tcPr>
            <w:tcW w:w="1013" w:type="dxa"/>
            <w:vAlign w:val="bottom"/>
          </w:tcPr>
          <w:p w14:paraId="0552406F" w14:textId="77777777" w:rsidR="00597E53" w:rsidRPr="00295F7D" w:rsidRDefault="00597E53" w:rsidP="00562AE2">
            <w:pPr>
              <w:tabs>
                <w:tab w:val="decimal" w:pos="752"/>
              </w:tabs>
              <w:spacing w:line="240" w:lineRule="exact"/>
              <w:ind w:right="-169"/>
              <w:rPr>
                <w:rFonts w:cs="Times New Roman"/>
                <w:sz w:val="18"/>
                <w:szCs w:val="18"/>
              </w:rPr>
            </w:pPr>
          </w:p>
        </w:tc>
        <w:tc>
          <w:tcPr>
            <w:tcW w:w="992" w:type="dxa"/>
            <w:vAlign w:val="bottom"/>
          </w:tcPr>
          <w:p w14:paraId="3F7E9C18" w14:textId="77777777" w:rsidR="00597E53" w:rsidRPr="00295F7D" w:rsidRDefault="00597E53" w:rsidP="00562AE2">
            <w:pPr>
              <w:tabs>
                <w:tab w:val="decimal" w:pos="770"/>
              </w:tabs>
              <w:spacing w:line="240" w:lineRule="exact"/>
              <w:ind w:right="-169"/>
              <w:rPr>
                <w:rFonts w:cs="Times New Roman"/>
                <w:sz w:val="18"/>
                <w:szCs w:val="18"/>
              </w:rPr>
            </w:pPr>
          </w:p>
        </w:tc>
        <w:tc>
          <w:tcPr>
            <w:tcW w:w="1028" w:type="dxa"/>
            <w:vAlign w:val="bottom"/>
          </w:tcPr>
          <w:p w14:paraId="77372047" w14:textId="77777777" w:rsidR="00597E53" w:rsidRPr="00295F7D" w:rsidRDefault="00597E53" w:rsidP="00562AE2">
            <w:pPr>
              <w:tabs>
                <w:tab w:val="decimal" w:pos="812"/>
              </w:tabs>
              <w:spacing w:line="240" w:lineRule="exact"/>
              <w:ind w:right="-169"/>
              <w:rPr>
                <w:rFonts w:cs="Times New Roman"/>
                <w:sz w:val="18"/>
                <w:szCs w:val="18"/>
              </w:rPr>
            </w:pPr>
          </w:p>
        </w:tc>
        <w:tc>
          <w:tcPr>
            <w:tcW w:w="1075" w:type="dxa"/>
            <w:vAlign w:val="bottom"/>
          </w:tcPr>
          <w:p w14:paraId="18DE42A6" w14:textId="77777777" w:rsidR="00597E53" w:rsidRPr="00295F7D" w:rsidRDefault="00597E53" w:rsidP="00562AE2">
            <w:pPr>
              <w:tabs>
                <w:tab w:val="decimal" w:pos="775"/>
              </w:tabs>
              <w:spacing w:line="240" w:lineRule="exact"/>
              <w:ind w:right="-169"/>
              <w:rPr>
                <w:rFonts w:cs="Times New Roman"/>
                <w:sz w:val="18"/>
                <w:szCs w:val="18"/>
              </w:rPr>
            </w:pPr>
          </w:p>
        </w:tc>
        <w:tc>
          <w:tcPr>
            <w:tcW w:w="1085" w:type="dxa"/>
            <w:vAlign w:val="bottom"/>
          </w:tcPr>
          <w:p w14:paraId="21AFA1B7" w14:textId="77777777" w:rsidR="00597E53" w:rsidRPr="00295F7D" w:rsidRDefault="00597E53" w:rsidP="00562AE2">
            <w:pPr>
              <w:tabs>
                <w:tab w:val="decimal" w:pos="840"/>
              </w:tabs>
              <w:spacing w:line="240" w:lineRule="exact"/>
              <w:ind w:right="-169"/>
              <w:rPr>
                <w:rFonts w:cs="Times New Roman"/>
                <w:sz w:val="18"/>
                <w:szCs w:val="18"/>
              </w:rPr>
            </w:pPr>
          </w:p>
        </w:tc>
        <w:tc>
          <w:tcPr>
            <w:tcW w:w="1085" w:type="dxa"/>
            <w:vAlign w:val="bottom"/>
          </w:tcPr>
          <w:p w14:paraId="69DBA0ED" w14:textId="77777777" w:rsidR="00597E53" w:rsidRPr="00295F7D" w:rsidRDefault="00597E53" w:rsidP="00562AE2">
            <w:pPr>
              <w:tabs>
                <w:tab w:val="decimal" w:pos="840"/>
              </w:tabs>
              <w:spacing w:line="240" w:lineRule="exact"/>
              <w:ind w:right="-169"/>
              <w:rPr>
                <w:rFonts w:cs="Times New Roman"/>
                <w:sz w:val="18"/>
                <w:szCs w:val="18"/>
              </w:rPr>
            </w:pPr>
          </w:p>
        </w:tc>
        <w:tc>
          <w:tcPr>
            <w:tcW w:w="1095" w:type="dxa"/>
            <w:vAlign w:val="bottom"/>
          </w:tcPr>
          <w:p w14:paraId="29B98DD3" w14:textId="77777777" w:rsidR="00597E53" w:rsidRPr="00295F7D" w:rsidRDefault="00597E53" w:rsidP="00562AE2">
            <w:pPr>
              <w:tabs>
                <w:tab w:val="decimal" w:pos="842"/>
              </w:tabs>
              <w:spacing w:line="240" w:lineRule="exact"/>
              <w:ind w:right="-169"/>
              <w:rPr>
                <w:rFonts w:cs="Times New Roman"/>
                <w:sz w:val="18"/>
                <w:szCs w:val="18"/>
              </w:rPr>
            </w:pPr>
          </w:p>
        </w:tc>
      </w:tr>
      <w:tr w:rsidR="00597E53" w:rsidRPr="00CB6061" w14:paraId="2BEAB3DB" w14:textId="77777777" w:rsidTr="00562AE2">
        <w:tc>
          <w:tcPr>
            <w:tcW w:w="2502" w:type="dxa"/>
            <w:vAlign w:val="bottom"/>
          </w:tcPr>
          <w:p w14:paraId="02D24F23" w14:textId="77777777" w:rsidR="00597E53" w:rsidRPr="00CB6061" w:rsidRDefault="00597E53" w:rsidP="00562AE2">
            <w:pPr>
              <w:spacing w:line="240" w:lineRule="exact"/>
              <w:ind w:left="321" w:right="-108" w:hanging="171"/>
              <w:rPr>
                <w:rFonts w:cs="Times New Roman"/>
                <w:b/>
                <w:bCs/>
                <w:i/>
                <w:iCs/>
                <w:sz w:val="18"/>
                <w:szCs w:val="18"/>
              </w:rPr>
            </w:pPr>
            <w:r w:rsidRPr="00CB6061">
              <w:rPr>
                <w:rFonts w:cs="Times New Roman"/>
                <w:b/>
                <w:bCs/>
                <w:i/>
                <w:iCs/>
                <w:sz w:val="18"/>
                <w:szCs w:val="18"/>
              </w:rPr>
              <w:t>Accumulated depreciation</w:t>
            </w:r>
          </w:p>
        </w:tc>
        <w:tc>
          <w:tcPr>
            <w:tcW w:w="1013" w:type="dxa"/>
            <w:vAlign w:val="bottom"/>
          </w:tcPr>
          <w:p w14:paraId="59329C46" w14:textId="77777777" w:rsidR="00597E53" w:rsidRPr="003D40E5" w:rsidRDefault="00597E53" w:rsidP="00562AE2">
            <w:pPr>
              <w:tabs>
                <w:tab w:val="decimal" w:pos="752"/>
              </w:tabs>
              <w:spacing w:line="240" w:lineRule="exact"/>
              <w:ind w:right="-169"/>
              <w:rPr>
                <w:rFonts w:cs="Times New Roman"/>
                <w:sz w:val="18"/>
                <w:szCs w:val="18"/>
              </w:rPr>
            </w:pPr>
          </w:p>
        </w:tc>
        <w:tc>
          <w:tcPr>
            <w:tcW w:w="992" w:type="dxa"/>
            <w:vAlign w:val="bottom"/>
          </w:tcPr>
          <w:p w14:paraId="05A209DE" w14:textId="77777777" w:rsidR="00597E53" w:rsidRPr="003D40E5" w:rsidRDefault="00597E53" w:rsidP="00562AE2">
            <w:pPr>
              <w:tabs>
                <w:tab w:val="decimal" w:pos="770"/>
              </w:tabs>
              <w:spacing w:line="240" w:lineRule="exact"/>
              <w:ind w:right="-169"/>
              <w:rPr>
                <w:rFonts w:cs="Times New Roman"/>
                <w:sz w:val="18"/>
                <w:szCs w:val="18"/>
              </w:rPr>
            </w:pPr>
          </w:p>
        </w:tc>
        <w:tc>
          <w:tcPr>
            <w:tcW w:w="1028" w:type="dxa"/>
            <w:vAlign w:val="bottom"/>
          </w:tcPr>
          <w:p w14:paraId="34614B5D" w14:textId="77777777" w:rsidR="00597E53" w:rsidRPr="003D40E5" w:rsidRDefault="00597E53" w:rsidP="00562AE2">
            <w:pPr>
              <w:tabs>
                <w:tab w:val="decimal" w:pos="812"/>
              </w:tabs>
              <w:spacing w:line="240" w:lineRule="exact"/>
              <w:ind w:right="-169"/>
              <w:rPr>
                <w:rFonts w:cs="Times New Roman"/>
                <w:sz w:val="18"/>
                <w:szCs w:val="18"/>
              </w:rPr>
            </w:pPr>
          </w:p>
        </w:tc>
        <w:tc>
          <w:tcPr>
            <w:tcW w:w="1075" w:type="dxa"/>
            <w:vAlign w:val="bottom"/>
          </w:tcPr>
          <w:p w14:paraId="1394EDBA" w14:textId="77777777" w:rsidR="00597E53" w:rsidRPr="003D40E5" w:rsidRDefault="00597E53" w:rsidP="00562AE2">
            <w:pPr>
              <w:tabs>
                <w:tab w:val="decimal" w:pos="775"/>
              </w:tabs>
              <w:spacing w:line="240" w:lineRule="exact"/>
              <w:ind w:right="-169"/>
              <w:rPr>
                <w:rFonts w:cs="Times New Roman"/>
                <w:sz w:val="18"/>
                <w:szCs w:val="18"/>
              </w:rPr>
            </w:pPr>
          </w:p>
        </w:tc>
        <w:tc>
          <w:tcPr>
            <w:tcW w:w="1085" w:type="dxa"/>
            <w:vAlign w:val="bottom"/>
          </w:tcPr>
          <w:p w14:paraId="5370C239" w14:textId="77777777" w:rsidR="00597E53" w:rsidRPr="003D40E5" w:rsidRDefault="00597E53" w:rsidP="00562AE2">
            <w:pPr>
              <w:tabs>
                <w:tab w:val="decimal" w:pos="840"/>
              </w:tabs>
              <w:spacing w:line="240" w:lineRule="exact"/>
              <w:ind w:right="-169"/>
              <w:rPr>
                <w:rFonts w:cs="Times New Roman"/>
                <w:sz w:val="18"/>
                <w:szCs w:val="18"/>
              </w:rPr>
            </w:pPr>
          </w:p>
        </w:tc>
        <w:tc>
          <w:tcPr>
            <w:tcW w:w="1085" w:type="dxa"/>
            <w:vAlign w:val="bottom"/>
          </w:tcPr>
          <w:p w14:paraId="27D7F3C1" w14:textId="77777777" w:rsidR="00597E53" w:rsidRPr="003D40E5" w:rsidRDefault="00597E53" w:rsidP="00562AE2">
            <w:pPr>
              <w:tabs>
                <w:tab w:val="decimal" w:pos="840"/>
              </w:tabs>
              <w:spacing w:line="240" w:lineRule="exact"/>
              <w:ind w:right="-169"/>
              <w:rPr>
                <w:rFonts w:cs="Times New Roman"/>
                <w:sz w:val="18"/>
                <w:szCs w:val="18"/>
              </w:rPr>
            </w:pPr>
          </w:p>
        </w:tc>
        <w:tc>
          <w:tcPr>
            <w:tcW w:w="1095" w:type="dxa"/>
            <w:vAlign w:val="bottom"/>
          </w:tcPr>
          <w:p w14:paraId="22AEEDEF" w14:textId="77777777" w:rsidR="00597E53" w:rsidRPr="003D40E5" w:rsidRDefault="00597E53" w:rsidP="00562AE2">
            <w:pPr>
              <w:tabs>
                <w:tab w:val="decimal" w:pos="842"/>
              </w:tabs>
              <w:spacing w:line="240" w:lineRule="exact"/>
              <w:ind w:right="-169"/>
              <w:rPr>
                <w:rFonts w:cs="Times New Roman"/>
                <w:sz w:val="18"/>
                <w:szCs w:val="18"/>
              </w:rPr>
            </w:pPr>
          </w:p>
        </w:tc>
      </w:tr>
      <w:tr w:rsidR="003D40E5" w:rsidRPr="005855EF" w14:paraId="7791465E" w14:textId="77777777" w:rsidTr="00562AE2">
        <w:tc>
          <w:tcPr>
            <w:tcW w:w="2502" w:type="dxa"/>
            <w:vAlign w:val="bottom"/>
          </w:tcPr>
          <w:p w14:paraId="66029DB7" w14:textId="01E43A23" w:rsidR="003D40E5" w:rsidRPr="00CB6061" w:rsidRDefault="003D40E5" w:rsidP="00562AE2">
            <w:pPr>
              <w:spacing w:line="240" w:lineRule="exact"/>
              <w:ind w:left="141" w:right="-81"/>
              <w:rPr>
                <w:rFonts w:cs="Times New Roman"/>
                <w:sz w:val="18"/>
                <w:szCs w:val="18"/>
              </w:rPr>
            </w:pPr>
            <w:r w:rsidRPr="00CB6061">
              <w:rPr>
                <w:rFonts w:cs="Times New Roman"/>
                <w:sz w:val="18"/>
                <w:szCs w:val="18"/>
              </w:rPr>
              <w:t xml:space="preserve">At </w:t>
            </w:r>
            <w:r w:rsidRPr="00CB6061">
              <w:rPr>
                <w:rFonts w:cs="Times New Roman"/>
                <w:sz w:val="18"/>
                <w:szCs w:val="18"/>
                <w:lang w:bidi="th-TH"/>
              </w:rPr>
              <w:t>1 January</w:t>
            </w:r>
            <w:r w:rsidRPr="00CB6061">
              <w:rPr>
                <w:rFonts w:cs="Times New Roman"/>
                <w:sz w:val="18"/>
                <w:szCs w:val="18"/>
              </w:rPr>
              <w:t xml:space="preserve"> 202</w:t>
            </w:r>
            <w:r>
              <w:rPr>
                <w:rFonts w:cs="Times New Roman"/>
                <w:sz w:val="18"/>
                <w:szCs w:val="18"/>
              </w:rPr>
              <w:t>4</w:t>
            </w:r>
          </w:p>
        </w:tc>
        <w:tc>
          <w:tcPr>
            <w:tcW w:w="1013" w:type="dxa"/>
            <w:vAlign w:val="bottom"/>
          </w:tcPr>
          <w:p w14:paraId="0D69686D" w14:textId="3AC9F625" w:rsidR="003D40E5" w:rsidRPr="003D40E5" w:rsidRDefault="003D40E5" w:rsidP="00562AE2">
            <w:pPr>
              <w:tabs>
                <w:tab w:val="decimal" w:pos="752"/>
              </w:tabs>
              <w:spacing w:line="240" w:lineRule="exact"/>
              <w:ind w:right="-169"/>
              <w:rPr>
                <w:rFonts w:cs="Times New Roman"/>
                <w:sz w:val="18"/>
                <w:szCs w:val="18"/>
              </w:rPr>
            </w:pPr>
            <w:r w:rsidRPr="003D40E5">
              <w:rPr>
                <w:rFonts w:cs="Times New Roman"/>
                <w:sz w:val="18"/>
                <w:szCs w:val="18"/>
              </w:rPr>
              <w:t>(20,811)</w:t>
            </w:r>
          </w:p>
        </w:tc>
        <w:tc>
          <w:tcPr>
            <w:tcW w:w="992" w:type="dxa"/>
            <w:vAlign w:val="bottom"/>
          </w:tcPr>
          <w:p w14:paraId="1FD7C324" w14:textId="78E61379" w:rsidR="003D40E5" w:rsidRPr="003D40E5" w:rsidRDefault="003D40E5" w:rsidP="00562AE2">
            <w:pPr>
              <w:tabs>
                <w:tab w:val="decimal" w:pos="770"/>
              </w:tabs>
              <w:spacing w:line="240" w:lineRule="exact"/>
              <w:ind w:right="-169"/>
              <w:rPr>
                <w:rFonts w:cs="Times New Roman"/>
                <w:sz w:val="18"/>
                <w:szCs w:val="18"/>
              </w:rPr>
            </w:pPr>
            <w:r w:rsidRPr="003D40E5">
              <w:rPr>
                <w:rFonts w:cs="Times New Roman"/>
                <w:sz w:val="18"/>
                <w:szCs w:val="18"/>
              </w:rPr>
              <w:t>(289,225)</w:t>
            </w:r>
          </w:p>
        </w:tc>
        <w:tc>
          <w:tcPr>
            <w:tcW w:w="1028" w:type="dxa"/>
            <w:vAlign w:val="bottom"/>
          </w:tcPr>
          <w:p w14:paraId="3365EFA1" w14:textId="07629AF1" w:rsidR="003D40E5" w:rsidRPr="003D40E5" w:rsidRDefault="003D40E5" w:rsidP="00562AE2">
            <w:pPr>
              <w:tabs>
                <w:tab w:val="decimal" w:pos="812"/>
              </w:tabs>
              <w:spacing w:line="240" w:lineRule="exact"/>
              <w:ind w:right="-169"/>
              <w:rPr>
                <w:rFonts w:cs="Times New Roman"/>
                <w:sz w:val="18"/>
                <w:szCs w:val="18"/>
              </w:rPr>
            </w:pPr>
            <w:r w:rsidRPr="003D40E5">
              <w:rPr>
                <w:rFonts w:cs="Times New Roman"/>
                <w:sz w:val="18"/>
                <w:szCs w:val="18"/>
              </w:rPr>
              <w:t>(233,390)</w:t>
            </w:r>
          </w:p>
        </w:tc>
        <w:tc>
          <w:tcPr>
            <w:tcW w:w="1075" w:type="dxa"/>
            <w:vAlign w:val="bottom"/>
          </w:tcPr>
          <w:p w14:paraId="68A6CC20" w14:textId="39E10A39" w:rsidR="003D40E5" w:rsidRPr="003D40E5" w:rsidRDefault="003D40E5" w:rsidP="00562AE2">
            <w:pPr>
              <w:tabs>
                <w:tab w:val="decimal" w:pos="775"/>
              </w:tabs>
              <w:spacing w:line="240" w:lineRule="exact"/>
              <w:ind w:right="-169"/>
              <w:rPr>
                <w:rFonts w:cs="Times New Roman"/>
                <w:sz w:val="18"/>
                <w:szCs w:val="18"/>
              </w:rPr>
            </w:pPr>
            <w:r w:rsidRPr="003D40E5">
              <w:rPr>
                <w:rFonts w:cs="Times New Roman"/>
                <w:sz w:val="18"/>
                <w:szCs w:val="18"/>
              </w:rPr>
              <w:t>(223,337)</w:t>
            </w:r>
          </w:p>
        </w:tc>
        <w:tc>
          <w:tcPr>
            <w:tcW w:w="1085" w:type="dxa"/>
            <w:vAlign w:val="bottom"/>
          </w:tcPr>
          <w:p w14:paraId="61F1E341" w14:textId="2A0303D8" w:rsidR="003D40E5" w:rsidRPr="003D40E5" w:rsidRDefault="003D40E5" w:rsidP="00562AE2">
            <w:pPr>
              <w:tabs>
                <w:tab w:val="decimal" w:pos="840"/>
              </w:tabs>
              <w:spacing w:line="240" w:lineRule="exact"/>
              <w:ind w:right="-169"/>
              <w:rPr>
                <w:rFonts w:cs="Times New Roman"/>
                <w:sz w:val="18"/>
                <w:szCs w:val="18"/>
              </w:rPr>
            </w:pPr>
            <w:r w:rsidRPr="003D40E5">
              <w:rPr>
                <w:rFonts w:cs="Times New Roman"/>
                <w:sz w:val="18"/>
                <w:szCs w:val="18"/>
              </w:rPr>
              <w:t>(188,699)</w:t>
            </w:r>
          </w:p>
        </w:tc>
        <w:tc>
          <w:tcPr>
            <w:tcW w:w="1085" w:type="dxa"/>
            <w:vAlign w:val="bottom"/>
          </w:tcPr>
          <w:p w14:paraId="17A82994" w14:textId="21D22DBD" w:rsidR="003D40E5" w:rsidRPr="003D40E5" w:rsidRDefault="003D40E5" w:rsidP="00562AE2">
            <w:pPr>
              <w:tabs>
                <w:tab w:val="decimal" w:pos="840"/>
              </w:tabs>
              <w:spacing w:line="240" w:lineRule="exact"/>
              <w:ind w:right="-169"/>
              <w:rPr>
                <w:rFonts w:cs="Times New Roman"/>
                <w:sz w:val="18"/>
                <w:szCs w:val="18"/>
              </w:rPr>
            </w:pPr>
            <w:r w:rsidRPr="003D40E5">
              <w:rPr>
                <w:rFonts w:cs="Times New Roman"/>
                <w:sz w:val="18"/>
                <w:szCs w:val="18"/>
              </w:rPr>
              <w:t>-</w:t>
            </w:r>
          </w:p>
        </w:tc>
        <w:tc>
          <w:tcPr>
            <w:tcW w:w="1095" w:type="dxa"/>
            <w:vAlign w:val="bottom"/>
          </w:tcPr>
          <w:p w14:paraId="294FDB00" w14:textId="5D800359" w:rsidR="003D40E5" w:rsidRPr="003D40E5" w:rsidRDefault="003D40E5" w:rsidP="00562AE2">
            <w:pPr>
              <w:tabs>
                <w:tab w:val="decimal" w:pos="842"/>
              </w:tabs>
              <w:spacing w:line="240" w:lineRule="exact"/>
              <w:ind w:right="-169"/>
              <w:rPr>
                <w:rFonts w:cs="Times New Roman"/>
                <w:sz w:val="18"/>
                <w:szCs w:val="18"/>
              </w:rPr>
            </w:pPr>
            <w:r w:rsidRPr="003D40E5">
              <w:rPr>
                <w:rFonts w:cs="Times New Roman"/>
                <w:sz w:val="18"/>
                <w:szCs w:val="18"/>
              </w:rPr>
              <w:t>(955,462)</w:t>
            </w:r>
          </w:p>
        </w:tc>
      </w:tr>
      <w:tr w:rsidR="003D40E5" w:rsidRPr="00CB6061" w14:paraId="0F071CD1" w14:textId="77777777" w:rsidTr="00562AE2">
        <w:tc>
          <w:tcPr>
            <w:tcW w:w="2502" w:type="dxa"/>
            <w:vAlign w:val="bottom"/>
          </w:tcPr>
          <w:p w14:paraId="1B458D45" w14:textId="7DB0462F" w:rsidR="003D40E5" w:rsidRPr="00CB6061" w:rsidRDefault="003D40E5" w:rsidP="00562AE2">
            <w:pPr>
              <w:spacing w:line="240" w:lineRule="exact"/>
              <w:ind w:left="141" w:right="-81"/>
              <w:rPr>
                <w:rFonts w:cs="Times New Roman"/>
                <w:sz w:val="18"/>
                <w:szCs w:val="18"/>
              </w:rPr>
            </w:pPr>
            <w:r w:rsidRPr="00CB6061">
              <w:rPr>
                <w:rFonts w:cs="Times New Roman"/>
                <w:spacing w:val="-4"/>
                <w:sz w:val="18"/>
                <w:szCs w:val="18"/>
              </w:rPr>
              <w:t xml:space="preserve">Depreciation charge for the </w:t>
            </w:r>
            <w:r>
              <w:rPr>
                <w:rFonts w:cs="Times New Roman"/>
                <w:spacing w:val="-4"/>
                <w:sz w:val="18"/>
                <w:szCs w:val="18"/>
              </w:rPr>
              <w:t>year</w:t>
            </w:r>
          </w:p>
        </w:tc>
        <w:tc>
          <w:tcPr>
            <w:tcW w:w="1013" w:type="dxa"/>
            <w:vAlign w:val="bottom"/>
          </w:tcPr>
          <w:p w14:paraId="56495320" w14:textId="12200D03" w:rsidR="003D40E5" w:rsidRPr="00295F7D" w:rsidRDefault="003D40E5" w:rsidP="00562AE2">
            <w:pPr>
              <w:tabs>
                <w:tab w:val="decimal" w:pos="752"/>
              </w:tabs>
              <w:spacing w:line="240" w:lineRule="exact"/>
              <w:ind w:right="-72"/>
              <w:rPr>
                <w:rFonts w:cs="Times New Roman"/>
                <w:sz w:val="18"/>
                <w:szCs w:val="18"/>
              </w:rPr>
            </w:pPr>
            <w:r w:rsidRPr="00D37C2D">
              <w:rPr>
                <w:rFonts w:cs="Times New Roman"/>
                <w:sz w:val="18"/>
                <w:szCs w:val="18"/>
              </w:rPr>
              <w:t>(9,936)</w:t>
            </w:r>
          </w:p>
        </w:tc>
        <w:tc>
          <w:tcPr>
            <w:tcW w:w="992" w:type="dxa"/>
            <w:vAlign w:val="bottom"/>
          </w:tcPr>
          <w:p w14:paraId="5606E244" w14:textId="7B1126AE" w:rsidR="003D40E5" w:rsidRPr="00295F7D" w:rsidRDefault="003D40E5" w:rsidP="00562AE2">
            <w:pPr>
              <w:tabs>
                <w:tab w:val="decimal" w:pos="770"/>
              </w:tabs>
              <w:spacing w:line="240" w:lineRule="exact"/>
              <w:ind w:right="-72"/>
              <w:rPr>
                <w:rFonts w:cs="Times New Roman"/>
                <w:sz w:val="18"/>
                <w:szCs w:val="18"/>
              </w:rPr>
            </w:pPr>
            <w:r w:rsidRPr="00D37C2D">
              <w:rPr>
                <w:rFonts w:cs="Times New Roman"/>
                <w:sz w:val="18"/>
                <w:szCs w:val="18"/>
              </w:rPr>
              <w:t>(41,501)</w:t>
            </w:r>
          </w:p>
        </w:tc>
        <w:tc>
          <w:tcPr>
            <w:tcW w:w="1028" w:type="dxa"/>
            <w:vAlign w:val="bottom"/>
          </w:tcPr>
          <w:p w14:paraId="61233D44" w14:textId="6774BEF6" w:rsidR="003D40E5" w:rsidRPr="00295F7D" w:rsidRDefault="003D40E5" w:rsidP="00562AE2">
            <w:pPr>
              <w:tabs>
                <w:tab w:val="decimal" w:pos="812"/>
              </w:tabs>
              <w:spacing w:line="240" w:lineRule="exact"/>
              <w:ind w:right="-72"/>
              <w:rPr>
                <w:rFonts w:cs="Times New Roman"/>
                <w:sz w:val="18"/>
                <w:szCs w:val="18"/>
              </w:rPr>
            </w:pPr>
            <w:r w:rsidRPr="00D37C2D">
              <w:rPr>
                <w:rFonts w:cs="Times New Roman"/>
                <w:sz w:val="18"/>
                <w:szCs w:val="18"/>
              </w:rPr>
              <w:t>(23,296)</w:t>
            </w:r>
          </w:p>
        </w:tc>
        <w:tc>
          <w:tcPr>
            <w:tcW w:w="1075" w:type="dxa"/>
            <w:vAlign w:val="bottom"/>
          </w:tcPr>
          <w:p w14:paraId="1FF24F7E" w14:textId="0D70A712" w:rsidR="003D40E5" w:rsidRPr="00295F7D" w:rsidRDefault="003D40E5" w:rsidP="00562AE2">
            <w:pPr>
              <w:tabs>
                <w:tab w:val="decimal" w:pos="775"/>
              </w:tabs>
              <w:spacing w:line="240" w:lineRule="exact"/>
              <w:ind w:right="-72"/>
              <w:rPr>
                <w:rFonts w:cs="Times New Roman"/>
                <w:sz w:val="18"/>
                <w:szCs w:val="18"/>
              </w:rPr>
            </w:pPr>
            <w:r w:rsidRPr="00D37C2D">
              <w:rPr>
                <w:rFonts w:cs="Times New Roman"/>
                <w:sz w:val="18"/>
                <w:szCs w:val="18"/>
              </w:rPr>
              <w:t>(48,624)</w:t>
            </w:r>
          </w:p>
        </w:tc>
        <w:tc>
          <w:tcPr>
            <w:tcW w:w="1085" w:type="dxa"/>
            <w:vAlign w:val="bottom"/>
          </w:tcPr>
          <w:p w14:paraId="2DE05CEE" w14:textId="0CAC9F6D" w:rsidR="003D40E5" w:rsidRPr="00295F7D" w:rsidRDefault="003D40E5" w:rsidP="00562AE2">
            <w:pPr>
              <w:tabs>
                <w:tab w:val="decimal" w:pos="840"/>
              </w:tabs>
              <w:spacing w:line="240" w:lineRule="exact"/>
              <w:ind w:right="-72"/>
              <w:rPr>
                <w:rFonts w:cs="Times New Roman"/>
                <w:sz w:val="18"/>
                <w:szCs w:val="18"/>
              </w:rPr>
            </w:pPr>
            <w:r w:rsidRPr="00D37C2D">
              <w:rPr>
                <w:rFonts w:cs="Times New Roman"/>
                <w:sz w:val="18"/>
                <w:szCs w:val="18"/>
              </w:rPr>
              <w:t>(138,718)</w:t>
            </w:r>
          </w:p>
        </w:tc>
        <w:tc>
          <w:tcPr>
            <w:tcW w:w="1085" w:type="dxa"/>
            <w:vAlign w:val="bottom"/>
          </w:tcPr>
          <w:p w14:paraId="1359ED3B" w14:textId="4C928768" w:rsidR="003D40E5" w:rsidRPr="00295F7D" w:rsidRDefault="003D40E5" w:rsidP="00562AE2">
            <w:pP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vAlign w:val="bottom"/>
          </w:tcPr>
          <w:p w14:paraId="7BEEB0F2" w14:textId="333C90D7" w:rsidR="003D40E5" w:rsidRPr="00295F7D" w:rsidRDefault="003D40E5" w:rsidP="00562AE2">
            <w:pPr>
              <w:tabs>
                <w:tab w:val="decimal" w:pos="842"/>
              </w:tabs>
              <w:spacing w:line="240" w:lineRule="exact"/>
              <w:ind w:right="-72"/>
              <w:rPr>
                <w:rFonts w:cs="Times New Roman"/>
                <w:sz w:val="18"/>
                <w:szCs w:val="18"/>
              </w:rPr>
            </w:pPr>
            <w:r w:rsidRPr="00D37C2D">
              <w:rPr>
                <w:rFonts w:cs="Times New Roman"/>
                <w:sz w:val="18"/>
                <w:szCs w:val="18"/>
              </w:rPr>
              <w:t>(262,075)</w:t>
            </w:r>
          </w:p>
        </w:tc>
      </w:tr>
      <w:tr w:rsidR="003D40E5" w:rsidRPr="00CB6061" w14:paraId="05BF7275" w14:textId="77777777" w:rsidTr="00562AE2">
        <w:tc>
          <w:tcPr>
            <w:tcW w:w="2502" w:type="dxa"/>
            <w:vAlign w:val="bottom"/>
          </w:tcPr>
          <w:p w14:paraId="1EE93CCB" w14:textId="77777777" w:rsidR="003D40E5" w:rsidRPr="00CB6061" w:rsidRDefault="003D40E5" w:rsidP="00562AE2">
            <w:pPr>
              <w:spacing w:line="240" w:lineRule="exact"/>
              <w:ind w:left="141" w:right="-18"/>
              <w:rPr>
                <w:rFonts w:cs="Times New Roman"/>
                <w:sz w:val="18"/>
                <w:szCs w:val="18"/>
              </w:rPr>
            </w:pPr>
            <w:r w:rsidRPr="00CB6061">
              <w:rPr>
                <w:rFonts w:cs="Times New Roman"/>
                <w:sz w:val="18"/>
                <w:szCs w:val="18"/>
              </w:rPr>
              <w:t>Disposals</w:t>
            </w:r>
          </w:p>
        </w:tc>
        <w:tc>
          <w:tcPr>
            <w:tcW w:w="1013" w:type="dxa"/>
            <w:vAlign w:val="bottom"/>
          </w:tcPr>
          <w:p w14:paraId="74CDFA6E" w14:textId="0921D30D" w:rsidR="003D40E5" w:rsidRPr="00295F7D" w:rsidRDefault="003D40E5" w:rsidP="00562AE2">
            <w:pPr>
              <w:tabs>
                <w:tab w:val="decimal" w:pos="752"/>
              </w:tabs>
              <w:spacing w:line="240" w:lineRule="exact"/>
              <w:ind w:right="-72"/>
              <w:rPr>
                <w:rFonts w:cs="Times New Roman"/>
                <w:sz w:val="18"/>
                <w:szCs w:val="18"/>
              </w:rPr>
            </w:pPr>
            <w:r w:rsidRPr="0093239C">
              <w:rPr>
                <w:rFonts w:cs="Times New Roman"/>
                <w:sz w:val="18"/>
                <w:szCs w:val="18"/>
              </w:rPr>
              <w:t>-</w:t>
            </w:r>
          </w:p>
        </w:tc>
        <w:tc>
          <w:tcPr>
            <w:tcW w:w="992" w:type="dxa"/>
            <w:vAlign w:val="bottom"/>
          </w:tcPr>
          <w:p w14:paraId="1D0D4121" w14:textId="2D18926F" w:rsidR="003D40E5" w:rsidRPr="00295F7D" w:rsidRDefault="003D40E5" w:rsidP="00562AE2">
            <w:pPr>
              <w:tabs>
                <w:tab w:val="decimal" w:pos="770"/>
              </w:tabs>
              <w:spacing w:line="240" w:lineRule="exact"/>
              <w:ind w:right="-72"/>
              <w:rPr>
                <w:rFonts w:cs="Times New Roman"/>
                <w:sz w:val="18"/>
                <w:szCs w:val="18"/>
              </w:rPr>
            </w:pPr>
            <w:r>
              <w:rPr>
                <w:rFonts w:cs="Times New Roman"/>
                <w:sz w:val="18"/>
                <w:szCs w:val="18"/>
              </w:rPr>
              <w:t>5,725</w:t>
            </w:r>
          </w:p>
        </w:tc>
        <w:tc>
          <w:tcPr>
            <w:tcW w:w="1028" w:type="dxa"/>
            <w:vAlign w:val="bottom"/>
          </w:tcPr>
          <w:p w14:paraId="20884982" w14:textId="4D68A066" w:rsidR="003D40E5" w:rsidRPr="00295F7D" w:rsidRDefault="003D40E5" w:rsidP="00562AE2">
            <w:pPr>
              <w:tabs>
                <w:tab w:val="decimal" w:pos="812"/>
              </w:tabs>
              <w:spacing w:line="240" w:lineRule="exact"/>
              <w:ind w:right="-72"/>
              <w:rPr>
                <w:rFonts w:cs="Times New Roman"/>
                <w:sz w:val="18"/>
                <w:szCs w:val="18"/>
              </w:rPr>
            </w:pPr>
            <w:r>
              <w:rPr>
                <w:rFonts w:cs="Times New Roman"/>
                <w:sz w:val="18"/>
                <w:szCs w:val="18"/>
              </w:rPr>
              <w:t>7,948</w:t>
            </w:r>
          </w:p>
        </w:tc>
        <w:tc>
          <w:tcPr>
            <w:tcW w:w="1075" w:type="dxa"/>
            <w:vAlign w:val="bottom"/>
          </w:tcPr>
          <w:p w14:paraId="2778D4BF" w14:textId="05B0A8C4" w:rsidR="003D40E5" w:rsidRPr="00295F7D" w:rsidRDefault="003D40E5" w:rsidP="00562AE2">
            <w:pPr>
              <w:tabs>
                <w:tab w:val="decimal" w:pos="775"/>
              </w:tabs>
              <w:spacing w:line="240" w:lineRule="exact"/>
              <w:ind w:right="-72"/>
              <w:rPr>
                <w:rFonts w:cs="Times New Roman"/>
                <w:sz w:val="18"/>
                <w:szCs w:val="18"/>
              </w:rPr>
            </w:pPr>
            <w:r>
              <w:rPr>
                <w:rFonts w:cs="Times New Roman"/>
                <w:sz w:val="18"/>
                <w:szCs w:val="18"/>
              </w:rPr>
              <w:t>23,791</w:t>
            </w:r>
          </w:p>
        </w:tc>
        <w:tc>
          <w:tcPr>
            <w:tcW w:w="1085" w:type="dxa"/>
            <w:vAlign w:val="bottom"/>
          </w:tcPr>
          <w:p w14:paraId="61867907" w14:textId="73199F6A" w:rsidR="003D40E5" w:rsidRPr="00295F7D" w:rsidRDefault="003D40E5" w:rsidP="00562AE2">
            <w:pPr>
              <w:tabs>
                <w:tab w:val="decimal" w:pos="840"/>
              </w:tabs>
              <w:spacing w:line="240" w:lineRule="exact"/>
              <w:ind w:right="-72"/>
              <w:rPr>
                <w:rFonts w:cs="Times New Roman"/>
                <w:sz w:val="18"/>
                <w:szCs w:val="18"/>
              </w:rPr>
            </w:pPr>
            <w:r w:rsidRPr="0093239C">
              <w:rPr>
                <w:rFonts w:cs="Times New Roman"/>
                <w:sz w:val="18"/>
                <w:szCs w:val="18"/>
              </w:rPr>
              <w:t>-</w:t>
            </w:r>
          </w:p>
        </w:tc>
        <w:tc>
          <w:tcPr>
            <w:tcW w:w="1085" w:type="dxa"/>
            <w:vAlign w:val="bottom"/>
          </w:tcPr>
          <w:p w14:paraId="7EDDF2FB" w14:textId="292603B1" w:rsidR="003D40E5" w:rsidRPr="00295F7D" w:rsidRDefault="003D40E5" w:rsidP="00562AE2">
            <w:pP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vAlign w:val="bottom"/>
          </w:tcPr>
          <w:p w14:paraId="23BF878A" w14:textId="6BF49A27" w:rsidR="003D40E5" w:rsidRPr="00295F7D" w:rsidRDefault="003D40E5" w:rsidP="00562AE2">
            <w:pPr>
              <w:tabs>
                <w:tab w:val="decimal" w:pos="842"/>
              </w:tabs>
              <w:spacing w:line="240" w:lineRule="exact"/>
              <w:ind w:right="-72"/>
              <w:rPr>
                <w:rFonts w:cs="Times New Roman"/>
                <w:sz w:val="18"/>
                <w:szCs w:val="18"/>
              </w:rPr>
            </w:pPr>
            <w:r>
              <w:rPr>
                <w:rFonts w:cs="Times New Roman"/>
                <w:sz w:val="18"/>
                <w:szCs w:val="18"/>
              </w:rPr>
              <w:t>37,464</w:t>
            </w:r>
          </w:p>
        </w:tc>
      </w:tr>
      <w:tr w:rsidR="003D40E5" w:rsidRPr="00CB6061" w14:paraId="6DBF556E" w14:textId="77777777" w:rsidTr="00562AE2">
        <w:tc>
          <w:tcPr>
            <w:tcW w:w="2502" w:type="dxa"/>
            <w:vAlign w:val="bottom"/>
          </w:tcPr>
          <w:p w14:paraId="1C96A442" w14:textId="77777777" w:rsidR="003D40E5" w:rsidRPr="00CB6061" w:rsidRDefault="003D40E5" w:rsidP="00562AE2">
            <w:pPr>
              <w:spacing w:line="240" w:lineRule="exact"/>
              <w:ind w:left="141" w:right="-18"/>
              <w:rPr>
                <w:rFonts w:cs="Times New Roman"/>
                <w:sz w:val="18"/>
                <w:szCs w:val="18"/>
              </w:rPr>
            </w:pPr>
            <w:r w:rsidRPr="00CB6061">
              <w:rPr>
                <w:rFonts w:cs="Times New Roman"/>
                <w:sz w:val="18"/>
                <w:szCs w:val="18"/>
              </w:rPr>
              <w:t>Write-off</w:t>
            </w:r>
          </w:p>
        </w:tc>
        <w:tc>
          <w:tcPr>
            <w:tcW w:w="1013" w:type="dxa"/>
            <w:vAlign w:val="bottom"/>
          </w:tcPr>
          <w:p w14:paraId="5A2842D4" w14:textId="7B97521F" w:rsidR="003D40E5" w:rsidRPr="00295F7D" w:rsidRDefault="003D40E5" w:rsidP="00562AE2">
            <w:pPr>
              <w:pBdr>
                <w:bottom w:val="single" w:sz="4" w:space="1" w:color="auto"/>
              </w:pBdr>
              <w:tabs>
                <w:tab w:val="decimal" w:pos="752"/>
              </w:tabs>
              <w:spacing w:line="240" w:lineRule="exact"/>
              <w:ind w:right="-72"/>
              <w:rPr>
                <w:rFonts w:cs="Times New Roman"/>
                <w:sz w:val="18"/>
                <w:szCs w:val="18"/>
              </w:rPr>
            </w:pPr>
            <w:r w:rsidRPr="0093239C">
              <w:rPr>
                <w:rFonts w:cs="Times New Roman"/>
                <w:sz w:val="18"/>
                <w:szCs w:val="18"/>
              </w:rPr>
              <w:t>-</w:t>
            </w:r>
          </w:p>
        </w:tc>
        <w:tc>
          <w:tcPr>
            <w:tcW w:w="992" w:type="dxa"/>
            <w:vAlign w:val="bottom"/>
          </w:tcPr>
          <w:p w14:paraId="5598AA76" w14:textId="7C11B490" w:rsidR="003D40E5" w:rsidRPr="00295F7D" w:rsidRDefault="003D40E5" w:rsidP="00562AE2">
            <w:pPr>
              <w:pBdr>
                <w:bottom w:val="single" w:sz="4" w:space="1" w:color="auto"/>
              </w:pBdr>
              <w:tabs>
                <w:tab w:val="decimal" w:pos="770"/>
              </w:tabs>
              <w:spacing w:line="240" w:lineRule="exact"/>
              <w:ind w:right="-72"/>
              <w:rPr>
                <w:rFonts w:cs="Times New Roman"/>
                <w:sz w:val="18"/>
                <w:szCs w:val="18"/>
              </w:rPr>
            </w:pPr>
            <w:r>
              <w:rPr>
                <w:rFonts w:cs="Times New Roman"/>
                <w:sz w:val="18"/>
                <w:szCs w:val="18"/>
              </w:rPr>
              <w:t>3,162</w:t>
            </w:r>
          </w:p>
        </w:tc>
        <w:tc>
          <w:tcPr>
            <w:tcW w:w="1028" w:type="dxa"/>
            <w:vAlign w:val="bottom"/>
          </w:tcPr>
          <w:p w14:paraId="5CD05CD6" w14:textId="5CDADB15" w:rsidR="003D40E5" w:rsidRPr="00295F7D" w:rsidRDefault="003D40E5" w:rsidP="00562AE2">
            <w:pPr>
              <w:pBdr>
                <w:bottom w:val="single" w:sz="4" w:space="1" w:color="auto"/>
              </w:pBdr>
              <w:tabs>
                <w:tab w:val="decimal" w:pos="812"/>
              </w:tabs>
              <w:spacing w:line="240" w:lineRule="exact"/>
              <w:ind w:right="-72"/>
              <w:rPr>
                <w:rFonts w:cs="Times New Roman"/>
                <w:sz w:val="18"/>
                <w:szCs w:val="18"/>
              </w:rPr>
            </w:pPr>
            <w:r>
              <w:rPr>
                <w:rFonts w:cs="Times New Roman"/>
                <w:sz w:val="18"/>
                <w:szCs w:val="18"/>
              </w:rPr>
              <w:t>8,679</w:t>
            </w:r>
          </w:p>
        </w:tc>
        <w:tc>
          <w:tcPr>
            <w:tcW w:w="1075" w:type="dxa"/>
            <w:vAlign w:val="bottom"/>
          </w:tcPr>
          <w:p w14:paraId="40867421" w14:textId="336F5F2F" w:rsidR="003D40E5" w:rsidRPr="00295F7D" w:rsidRDefault="003D40E5" w:rsidP="00562AE2">
            <w:pPr>
              <w:pBdr>
                <w:bottom w:val="single" w:sz="4" w:space="1" w:color="auto"/>
              </w:pBdr>
              <w:tabs>
                <w:tab w:val="decimal" w:pos="775"/>
              </w:tabs>
              <w:spacing w:line="240" w:lineRule="exact"/>
              <w:ind w:right="-72"/>
              <w:rPr>
                <w:rFonts w:cs="Times New Roman"/>
                <w:sz w:val="18"/>
                <w:szCs w:val="18"/>
              </w:rPr>
            </w:pPr>
            <w:r>
              <w:rPr>
                <w:rFonts w:cs="Times New Roman"/>
                <w:sz w:val="18"/>
                <w:szCs w:val="18"/>
              </w:rPr>
              <w:t>58</w:t>
            </w:r>
          </w:p>
        </w:tc>
        <w:tc>
          <w:tcPr>
            <w:tcW w:w="1085" w:type="dxa"/>
            <w:vAlign w:val="bottom"/>
          </w:tcPr>
          <w:p w14:paraId="0121EF88" w14:textId="61F02C84" w:rsidR="003D40E5" w:rsidRPr="00295F7D" w:rsidRDefault="003D40E5" w:rsidP="00562AE2">
            <w:pPr>
              <w:pBdr>
                <w:bottom w:val="single" w:sz="4" w:space="1" w:color="auto"/>
              </w:pBdr>
              <w:tabs>
                <w:tab w:val="decimal" w:pos="840"/>
              </w:tabs>
              <w:spacing w:line="240" w:lineRule="exact"/>
              <w:ind w:right="-72"/>
              <w:rPr>
                <w:rFonts w:cs="Times New Roman"/>
                <w:sz w:val="18"/>
                <w:szCs w:val="18"/>
              </w:rPr>
            </w:pPr>
            <w:r w:rsidRPr="00D37C2D">
              <w:rPr>
                <w:rFonts w:cs="Times New Roman"/>
                <w:sz w:val="18"/>
                <w:szCs w:val="18"/>
              </w:rPr>
              <w:t>119,031</w:t>
            </w:r>
          </w:p>
        </w:tc>
        <w:tc>
          <w:tcPr>
            <w:tcW w:w="1085" w:type="dxa"/>
            <w:vAlign w:val="bottom"/>
          </w:tcPr>
          <w:p w14:paraId="0DEEEA35" w14:textId="5819E4FF" w:rsidR="003D40E5" w:rsidRPr="00295F7D" w:rsidRDefault="003D40E5" w:rsidP="00562AE2">
            <w:pPr>
              <w:pBdr>
                <w:bottom w:val="single" w:sz="4" w:space="1" w:color="auto"/>
              </w:pBd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vAlign w:val="bottom"/>
          </w:tcPr>
          <w:p w14:paraId="219BB6C5" w14:textId="75975ACB" w:rsidR="003D40E5" w:rsidRPr="00295F7D" w:rsidRDefault="003D40E5" w:rsidP="00562AE2">
            <w:pPr>
              <w:pBdr>
                <w:bottom w:val="single" w:sz="4" w:space="1" w:color="auto"/>
              </w:pBdr>
              <w:tabs>
                <w:tab w:val="decimal" w:pos="842"/>
              </w:tabs>
              <w:spacing w:line="240" w:lineRule="exact"/>
              <w:ind w:right="-72"/>
              <w:rPr>
                <w:rFonts w:cs="Times New Roman"/>
                <w:sz w:val="18"/>
                <w:szCs w:val="18"/>
              </w:rPr>
            </w:pPr>
            <w:r>
              <w:rPr>
                <w:rFonts w:cs="Times New Roman"/>
                <w:sz w:val="18"/>
                <w:szCs w:val="18"/>
              </w:rPr>
              <w:t>130,930</w:t>
            </w:r>
          </w:p>
        </w:tc>
      </w:tr>
      <w:tr w:rsidR="003D40E5" w:rsidRPr="00CB6061" w14:paraId="46953436" w14:textId="77777777" w:rsidTr="00562AE2">
        <w:tc>
          <w:tcPr>
            <w:tcW w:w="2502" w:type="dxa"/>
            <w:vAlign w:val="bottom"/>
          </w:tcPr>
          <w:p w14:paraId="603D4572" w14:textId="3A770D9C" w:rsidR="003D40E5" w:rsidRPr="00CB6061" w:rsidRDefault="003D40E5" w:rsidP="00562AE2">
            <w:pPr>
              <w:spacing w:line="240" w:lineRule="exact"/>
              <w:ind w:left="141" w:right="-81"/>
              <w:rPr>
                <w:rFonts w:cs="Times New Roman"/>
                <w:spacing w:val="-6"/>
                <w:sz w:val="18"/>
                <w:szCs w:val="18"/>
              </w:rPr>
            </w:pPr>
            <w:r w:rsidRPr="00CB6061">
              <w:rPr>
                <w:rFonts w:cs="Times New Roman"/>
                <w:b/>
                <w:bCs/>
                <w:spacing w:val="-4"/>
                <w:sz w:val="18"/>
                <w:szCs w:val="18"/>
              </w:rPr>
              <w:t>At 31 December 202</w:t>
            </w:r>
            <w:r>
              <w:rPr>
                <w:rFonts w:cs="Times New Roman"/>
                <w:b/>
                <w:bCs/>
                <w:spacing w:val="-4"/>
                <w:sz w:val="18"/>
                <w:szCs w:val="18"/>
              </w:rPr>
              <w:t>4</w:t>
            </w:r>
            <w:r w:rsidRPr="00CB6061">
              <w:rPr>
                <w:rFonts w:cs="Times New Roman"/>
                <w:b/>
                <w:bCs/>
                <w:spacing w:val="-4"/>
                <w:sz w:val="18"/>
                <w:szCs w:val="18"/>
              </w:rPr>
              <w:t xml:space="preserve"> and </w:t>
            </w:r>
          </w:p>
        </w:tc>
        <w:tc>
          <w:tcPr>
            <w:tcW w:w="1013" w:type="dxa"/>
            <w:vAlign w:val="bottom"/>
          </w:tcPr>
          <w:p w14:paraId="299E1EFA" w14:textId="3DAC97A5" w:rsidR="003D40E5" w:rsidRPr="00295F7D" w:rsidRDefault="003D40E5" w:rsidP="00562AE2">
            <w:pPr>
              <w:tabs>
                <w:tab w:val="decimal" w:pos="752"/>
              </w:tabs>
              <w:spacing w:line="240" w:lineRule="exact"/>
              <w:rPr>
                <w:rFonts w:cs="Times New Roman"/>
                <w:sz w:val="18"/>
                <w:szCs w:val="18"/>
              </w:rPr>
            </w:pPr>
          </w:p>
        </w:tc>
        <w:tc>
          <w:tcPr>
            <w:tcW w:w="992" w:type="dxa"/>
            <w:vAlign w:val="bottom"/>
          </w:tcPr>
          <w:p w14:paraId="32171A43" w14:textId="324289C8" w:rsidR="003D40E5" w:rsidRPr="00295F7D" w:rsidRDefault="003D40E5" w:rsidP="00562AE2">
            <w:pPr>
              <w:tabs>
                <w:tab w:val="decimal" w:pos="770"/>
              </w:tabs>
              <w:spacing w:line="240" w:lineRule="exact"/>
              <w:rPr>
                <w:rFonts w:cs="Times New Roman"/>
                <w:sz w:val="18"/>
                <w:szCs w:val="18"/>
              </w:rPr>
            </w:pPr>
          </w:p>
        </w:tc>
        <w:tc>
          <w:tcPr>
            <w:tcW w:w="1028" w:type="dxa"/>
            <w:vAlign w:val="bottom"/>
          </w:tcPr>
          <w:p w14:paraId="3B575415" w14:textId="1444E644" w:rsidR="003D40E5" w:rsidRPr="00295F7D" w:rsidRDefault="003D40E5" w:rsidP="00562AE2">
            <w:pPr>
              <w:spacing w:line="240" w:lineRule="exact"/>
              <w:rPr>
                <w:rFonts w:cs="Times New Roman"/>
                <w:sz w:val="18"/>
                <w:szCs w:val="18"/>
              </w:rPr>
            </w:pPr>
          </w:p>
        </w:tc>
        <w:tc>
          <w:tcPr>
            <w:tcW w:w="1075" w:type="dxa"/>
            <w:vAlign w:val="bottom"/>
          </w:tcPr>
          <w:p w14:paraId="20417802" w14:textId="11C02B2C" w:rsidR="003D40E5" w:rsidRPr="00295F7D" w:rsidRDefault="003D40E5" w:rsidP="00562AE2">
            <w:pPr>
              <w:spacing w:line="240" w:lineRule="exact"/>
              <w:rPr>
                <w:rFonts w:cs="Times New Roman"/>
                <w:sz w:val="18"/>
                <w:szCs w:val="18"/>
              </w:rPr>
            </w:pPr>
          </w:p>
        </w:tc>
        <w:tc>
          <w:tcPr>
            <w:tcW w:w="1085" w:type="dxa"/>
            <w:vAlign w:val="bottom"/>
          </w:tcPr>
          <w:p w14:paraId="0AA5980E" w14:textId="65553ADD" w:rsidR="003D40E5" w:rsidRPr="00295F7D" w:rsidRDefault="003D40E5" w:rsidP="00562AE2">
            <w:pPr>
              <w:spacing w:line="240" w:lineRule="exact"/>
              <w:rPr>
                <w:rFonts w:cs="Times New Roman"/>
                <w:sz w:val="18"/>
                <w:szCs w:val="18"/>
              </w:rPr>
            </w:pPr>
          </w:p>
        </w:tc>
        <w:tc>
          <w:tcPr>
            <w:tcW w:w="1085" w:type="dxa"/>
            <w:vAlign w:val="bottom"/>
          </w:tcPr>
          <w:p w14:paraId="0DC714D3" w14:textId="5768AA2C" w:rsidR="003D40E5" w:rsidRPr="00295F7D" w:rsidRDefault="003D40E5" w:rsidP="00562AE2">
            <w:pPr>
              <w:tabs>
                <w:tab w:val="decimal" w:pos="840"/>
              </w:tabs>
              <w:spacing w:line="240" w:lineRule="exact"/>
              <w:rPr>
                <w:rFonts w:cs="Times New Roman"/>
                <w:sz w:val="18"/>
                <w:szCs w:val="18"/>
              </w:rPr>
            </w:pPr>
          </w:p>
        </w:tc>
        <w:tc>
          <w:tcPr>
            <w:tcW w:w="1095" w:type="dxa"/>
            <w:vAlign w:val="bottom"/>
          </w:tcPr>
          <w:p w14:paraId="29769DEC" w14:textId="12AECFDA" w:rsidR="003D40E5" w:rsidRPr="00295F7D" w:rsidRDefault="003D40E5" w:rsidP="00562AE2">
            <w:pPr>
              <w:tabs>
                <w:tab w:val="decimal" w:pos="842"/>
              </w:tabs>
              <w:spacing w:line="240" w:lineRule="exact"/>
              <w:rPr>
                <w:rFonts w:cs="Times New Roman"/>
                <w:sz w:val="18"/>
                <w:szCs w:val="18"/>
              </w:rPr>
            </w:pPr>
          </w:p>
        </w:tc>
      </w:tr>
      <w:tr w:rsidR="003D40E5" w:rsidRPr="00CB6061" w14:paraId="5EA29CEA" w14:textId="77777777" w:rsidTr="00562AE2">
        <w:tc>
          <w:tcPr>
            <w:tcW w:w="2502" w:type="dxa"/>
            <w:vAlign w:val="bottom"/>
          </w:tcPr>
          <w:p w14:paraId="6500CE69" w14:textId="5B5A9F8B" w:rsidR="003D40E5" w:rsidRPr="00CB6061" w:rsidRDefault="003D40E5" w:rsidP="00562AE2">
            <w:pPr>
              <w:spacing w:line="240" w:lineRule="exact"/>
              <w:ind w:left="141" w:right="-81"/>
              <w:rPr>
                <w:rFonts w:cs="Times New Roman"/>
                <w:b/>
                <w:bCs/>
                <w:spacing w:val="-4"/>
                <w:sz w:val="18"/>
                <w:szCs w:val="18"/>
              </w:rPr>
            </w:pPr>
            <w:r w:rsidRPr="00CB6061">
              <w:rPr>
                <w:rFonts w:cs="Times New Roman"/>
                <w:b/>
                <w:bCs/>
                <w:spacing w:val="-4"/>
                <w:sz w:val="18"/>
                <w:szCs w:val="18"/>
              </w:rPr>
              <w:t xml:space="preserve">   1 January 202</w:t>
            </w:r>
            <w:r>
              <w:rPr>
                <w:rFonts w:cs="Times New Roman"/>
                <w:b/>
                <w:bCs/>
                <w:spacing w:val="-4"/>
                <w:sz w:val="18"/>
                <w:szCs w:val="18"/>
              </w:rPr>
              <w:t>5</w:t>
            </w:r>
          </w:p>
        </w:tc>
        <w:tc>
          <w:tcPr>
            <w:tcW w:w="1013" w:type="dxa"/>
            <w:vAlign w:val="bottom"/>
          </w:tcPr>
          <w:p w14:paraId="6AFB8755" w14:textId="5B7AB94B" w:rsidR="003D40E5" w:rsidRPr="00295F7D" w:rsidRDefault="003D40E5" w:rsidP="00562AE2">
            <w:pPr>
              <w:tabs>
                <w:tab w:val="decimal" w:pos="752"/>
              </w:tabs>
              <w:spacing w:line="240" w:lineRule="exact"/>
              <w:ind w:right="-72"/>
              <w:rPr>
                <w:rFonts w:cs="Times New Roman"/>
                <w:b/>
                <w:bCs/>
                <w:sz w:val="18"/>
                <w:szCs w:val="18"/>
              </w:rPr>
            </w:pPr>
            <w:r w:rsidRPr="00D37C2D">
              <w:rPr>
                <w:rFonts w:cs="Times New Roman"/>
                <w:b/>
                <w:bCs/>
                <w:sz w:val="18"/>
                <w:szCs w:val="18"/>
                <w:cs/>
                <w:lang w:bidi="th-TH"/>
              </w:rPr>
              <w:t>(30</w:t>
            </w:r>
            <w:r w:rsidRPr="00D37C2D">
              <w:rPr>
                <w:rFonts w:cs="Times New Roman"/>
                <w:b/>
                <w:bCs/>
                <w:sz w:val="18"/>
                <w:szCs w:val="18"/>
              </w:rPr>
              <w:t>,</w:t>
            </w:r>
            <w:r w:rsidRPr="00D37C2D">
              <w:rPr>
                <w:rFonts w:cs="Times New Roman"/>
                <w:b/>
                <w:bCs/>
                <w:sz w:val="18"/>
                <w:szCs w:val="18"/>
                <w:cs/>
                <w:lang w:bidi="th-TH"/>
              </w:rPr>
              <w:t>747)</w:t>
            </w:r>
          </w:p>
        </w:tc>
        <w:tc>
          <w:tcPr>
            <w:tcW w:w="992" w:type="dxa"/>
            <w:vAlign w:val="bottom"/>
          </w:tcPr>
          <w:p w14:paraId="4E83A504" w14:textId="0E2350E2" w:rsidR="003D40E5" w:rsidRPr="00295F7D" w:rsidRDefault="003D40E5" w:rsidP="00562AE2">
            <w:pPr>
              <w:tabs>
                <w:tab w:val="decimal" w:pos="770"/>
              </w:tabs>
              <w:spacing w:line="240" w:lineRule="exact"/>
              <w:ind w:right="-72"/>
              <w:rPr>
                <w:rFonts w:cs="Times New Roman"/>
                <w:b/>
                <w:bCs/>
                <w:sz w:val="18"/>
                <w:szCs w:val="18"/>
              </w:rPr>
            </w:pPr>
            <w:r w:rsidRPr="00D37C2D">
              <w:rPr>
                <w:rFonts w:cs="Times New Roman"/>
                <w:b/>
                <w:bCs/>
                <w:sz w:val="18"/>
                <w:szCs w:val="18"/>
              </w:rPr>
              <w:t>(321,839)</w:t>
            </w:r>
          </w:p>
        </w:tc>
        <w:tc>
          <w:tcPr>
            <w:tcW w:w="1028" w:type="dxa"/>
            <w:vAlign w:val="bottom"/>
          </w:tcPr>
          <w:p w14:paraId="2B5E5BE7" w14:textId="7BE2B162" w:rsidR="003D40E5" w:rsidRPr="00295F7D" w:rsidRDefault="003D40E5" w:rsidP="00562AE2">
            <w:pPr>
              <w:tabs>
                <w:tab w:val="decimal" w:pos="812"/>
              </w:tabs>
              <w:spacing w:line="240" w:lineRule="exact"/>
              <w:ind w:right="-72"/>
              <w:rPr>
                <w:rFonts w:cs="Times New Roman"/>
                <w:b/>
                <w:bCs/>
                <w:sz w:val="18"/>
                <w:szCs w:val="18"/>
              </w:rPr>
            </w:pPr>
            <w:r w:rsidRPr="00D37C2D">
              <w:rPr>
                <w:rFonts w:cs="Times New Roman"/>
                <w:b/>
                <w:bCs/>
                <w:sz w:val="18"/>
                <w:szCs w:val="18"/>
              </w:rPr>
              <w:t>(240,059)</w:t>
            </w:r>
          </w:p>
        </w:tc>
        <w:tc>
          <w:tcPr>
            <w:tcW w:w="1075" w:type="dxa"/>
            <w:vAlign w:val="bottom"/>
          </w:tcPr>
          <w:p w14:paraId="5DF87167" w14:textId="42BC0126" w:rsidR="003D40E5" w:rsidRPr="00295F7D" w:rsidRDefault="003D40E5" w:rsidP="00562AE2">
            <w:pPr>
              <w:tabs>
                <w:tab w:val="decimal" w:pos="752"/>
              </w:tabs>
              <w:spacing w:line="240" w:lineRule="exact"/>
              <w:ind w:right="-72"/>
              <w:rPr>
                <w:rFonts w:cs="Times New Roman"/>
                <w:b/>
                <w:bCs/>
                <w:sz w:val="18"/>
                <w:szCs w:val="18"/>
              </w:rPr>
            </w:pPr>
            <w:r w:rsidRPr="00D37C2D">
              <w:rPr>
                <w:rFonts w:cs="Times New Roman"/>
                <w:b/>
                <w:bCs/>
                <w:sz w:val="18"/>
                <w:szCs w:val="18"/>
              </w:rPr>
              <w:t>(248,112)</w:t>
            </w:r>
          </w:p>
        </w:tc>
        <w:tc>
          <w:tcPr>
            <w:tcW w:w="1085" w:type="dxa"/>
            <w:vAlign w:val="bottom"/>
          </w:tcPr>
          <w:p w14:paraId="1F235702" w14:textId="4184F515" w:rsidR="003D40E5" w:rsidRPr="00295F7D" w:rsidRDefault="003D40E5" w:rsidP="00562AE2">
            <w:pPr>
              <w:tabs>
                <w:tab w:val="decimal" w:pos="822"/>
              </w:tabs>
              <w:spacing w:line="240" w:lineRule="exact"/>
              <w:ind w:right="-72"/>
              <w:rPr>
                <w:rFonts w:cs="Times New Roman"/>
                <w:b/>
                <w:bCs/>
                <w:sz w:val="18"/>
                <w:szCs w:val="18"/>
              </w:rPr>
            </w:pPr>
            <w:r w:rsidRPr="00D37C2D">
              <w:rPr>
                <w:rFonts w:cs="Times New Roman"/>
                <w:b/>
                <w:bCs/>
                <w:sz w:val="18"/>
                <w:szCs w:val="18"/>
              </w:rPr>
              <w:t>(208,386)</w:t>
            </w:r>
          </w:p>
        </w:tc>
        <w:tc>
          <w:tcPr>
            <w:tcW w:w="1085" w:type="dxa"/>
            <w:vAlign w:val="bottom"/>
          </w:tcPr>
          <w:p w14:paraId="29CDB25B" w14:textId="24BAFE26" w:rsidR="003D40E5" w:rsidRPr="00295F7D" w:rsidRDefault="003D40E5" w:rsidP="00562AE2">
            <w:pPr>
              <w:tabs>
                <w:tab w:val="decimal" w:pos="840"/>
              </w:tabs>
              <w:spacing w:line="240" w:lineRule="exact"/>
              <w:ind w:right="-72"/>
              <w:rPr>
                <w:rFonts w:cs="Times New Roman"/>
                <w:sz w:val="18"/>
                <w:szCs w:val="18"/>
              </w:rPr>
            </w:pPr>
            <w:r w:rsidRPr="00B95516">
              <w:rPr>
                <w:rFonts w:cs="Times New Roman"/>
                <w:b/>
                <w:bCs/>
                <w:sz w:val="18"/>
                <w:szCs w:val="18"/>
              </w:rPr>
              <w:t>-</w:t>
            </w:r>
          </w:p>
        </w:tc>
        <w:tc>
          <w:tcPr>
            <w:tcW w:w="1095" w:type="dxa"/>
            <w:vAlign w:val="bottom"/>
          </w:tcPr>
          <w:p w14:paraId="5340239A" w14:textId="34B4B147" w:rsidR="003D40E5" w:rsidRPr="00295F7D" w:rsidRDefault="003D40E5" w:rsidP="00562AE2">
            <w:pPr>
              <w:tabs>
                <w:tab w:val="decimal" w:pos="842"/>
              </w:tabs>
              <w:spacing w:line="240" w:lineRule="exact"/>
              <w:ind w:right="-72"/>
              <w:rPr>
                <w:rFonts w:cs="Times New Roman"/>
                <w:b/>
                <w:bCs/>
                <w:sz w:val="18"/>
                <w:szCs w:val="18"/>
              </w:rPr>
            </w:pPr>
            <w:r w:rsidRPr="00D37C2D">
              <w:rPr>
                <w:rFonts w:cs="Times New Roman"/>
                <w:b/>
                <w:bCs/>
                <w:sz w:val="18"/>
                <w:szCs w:val="18"/>
              </w:rPr>
              <w:t>(1,049,143)</w:t>
            </w:r>
          </w:p>
        </w:tc>
      </w:tr>
      <w:tr w:rsidR="00F71023" w:rsidRPr="00D37A6F" w14:paraId="7906B829" w14:textId="77777777" w:rsidTr="00562AE2">
        <w:tc>
          <w:tcPr>
            <w:tcW w:w="2502" w:type="dxa"/>
            <w:vAlign w:val="bottom"/>
          </w:tcPr>
          <w:p w14:paraId="624DD52A" w14:textId="3984B7B1" w:rsidR="00F71023" w:rsidRPr="00CB6061" w:rsidRDefault="00F71023" w:rsidP="00562AE2">
            <w:pPr>
              <w:spacing w:line="240" w:lineRule="exact"/>
              <w:ind w:left="141" w:right="-81"/>
              <w:rPr>
                <w:rFonts w:cs="Times New Roman"/>
                <w:b/>
                <w:bCs/>
                <w:spacing w:val="-4"/>
                <w:sz w:val="18"/>
                <w:szCs w:val="18"/>
              </w:rPr>
            </w:pPr>
            <w:r w:rsidRPr="00CB6061">
              <w:rPr>
                <w:rFonts w:cs="Times New Roman"/>
                <w:spacing w:val="-4"/>
                <w:sz w:val="18"/>
                <w:szCs w:val="18"/>
              </w:rPr>
              <w:t xml:space="preserve">Depreciation charge for the </w:t>
            </w:r>
            <w:r>
              <w:rPr>
                <w:rFonts w:cs="Times New Roman"/>
                <w:spacing w:val="-4"/>
                <w:sz w:val="18"/>
                <w:szCs w:val="18"/>
              </w:rPr>
              <w:br/>
              <w:t xml:space="preserve">   period</w:t>
            </w:r>
          </w:p>
        </w:tc>
        <w:tc>
          <w:tcPr>
            <w:tcW w:w="1013" w:type="dxa"/>
            <w:vAlign w:val="bottom"/>
          </w:tcPr>
          <w:p w14:paraId="5EF7A976" w14:textId="2D517B6E" w:rsidR="00F71023" w:rsidRPr="00F71023" w:rsidRDefault="00D37A6F" w:rsidP="00AA6956">
            <w:pPr>
              <w:tabs>
                <w:tab w:val="decimal" w:pos="752"/>
              </w:tabs>
              <w:spacing w:line="240" w:lineRule="exact"/>
              <w:ind w:right="-72"/>
              <w:rPr>
                <w:rFonts w:cs="Times New Roman"/>
                <w:sz w:val="18"/>
                <w:szCs w:val="18"/>
                <w:cs/>
                <w:lang w:bidi="th-TH"/>
              </w:rPr>
            </w:pPr>
            <w:r w:rsidRPr="00AA6956">
              <w:rPr>
                <w:rFonts w:cs="Times New Roman"/>
                <w:sz w:val="18"/>
                <w:szCs w:val="18"/>
                <w:cs/>
                <w:lang w:bidi="th-TH"/>
              </w:rPr>
              <w:t>(4</w:t>
            </w:r>
            <w:r w:rsidRPr="00D37A6F">
              <w:rPr>
                <w:rFonts w:cs="Times New Roman"/>
                <w:sz w:val="18"/>
                <w:szCs w:val="18"/>
              </w:rPr>
              <w:t>,</w:t>
            </w:r>
            <w:r w:rsidRPr="00AA6956">
              <w:rPr>
                <w:rFonts w:cs="Times New Roman"/>
                <w:sz w:val="18"/>
                <w:szCs w:val="18"/>
                <w:cs/>
                <w:lang w:bidi="th-TH"/>
              </w:rPr>
              <w:t>914)</w:t>
            </w:r>
          </w:p>
        </w:tc>
        <w:tc>
          <w:tcPr>
            <w:tcW w:w="992" w:type="dxa"/>
            <w:vAlign w:val="bottom"/>
          </w:tcPr>
          <w:p w14:paraId="5E2D01B6" w14:textId="72E2005F" w:rsidR="00F71023" w:rsidRPr="00D37A6F" w:rsidRDefault="00D37A6F" w:rsidP="00AA6956">
            <w:pPr>
              <w:tabs>
                <w:tab w:val="decimal" w:pos="770"/>
              </w:tabs>
              <w:spacing w:line="240" w:lineRule="exact"/>
              <w:ind w:right="-72"/>
              <w:rPr>
                <w:rFonts w:cs="Times New Roman"/>
                <w:sz w:val="18"/>
                <w:szCs w:val="18"/>
                <w:lang w:bidi="th-TH"/>
              </w:rPr>
            </w:pPr>
            <w:r w:rsidRPr="00AA6956">
              <w:rPr>
                <w:rFonts w:cs="Times New Roman"/>
                <w:sz w:val="18"/>
                <w:szCs w:val="18"/>
                <w:cs/>
                <w:lang w:bidi="th-TH"/>
              </w:rPr>
              <w:t>(19</w:t>
            </w:r>
            <w:r w:rsidRPr="00D37A6F">
              <w:rPr>
                <w:rFonts w:cs="Times New Roman"/>
                <w:sz w:val="18"/>
                <w:szCs w:val="18"/>
              </w:rPr>
              <w:t>,</w:t>
            </w:r>
            <w:r w:rsidRPr="00AA6956">
              <w:rPr>
                <w:rFonts w:cs="Times New Roman"/>
                <w:sz w:val="18"/>
                <w:szCs w:val="18"/>
                <w:cs/>
                <w:lang w:bidi="th-TH"/>
              </w:rPr>
              <w:t>876)</w:t>
            </w:r>
          </w:p>
        </w:tc>
        <w:tc>
          <w:tcPr>
            <w:tcW w:w="1028" w:type="dxa"/>
            <w:vAlign w:val="bottom"/>
          </w:tcPr>
          <w:p w14:paraId="7FA787E4" w14:textId="051CA1D2" w:rsidR="00F71023" w:rsidRPr="00295F7D" w:rsidRDefault="00D37A6F" w:rsidP="00AA6956">
            <w:pPr>
              <w:tabs>
                <w:tab w:val="decimal" w:pos="812"/>
              </w:tabs>
              <w:spacing w:line="240" w:lineRule="exact"/>
              <w:ind w:right="-72"/>
              <w:rPr>
                <w:rFonts w:cs="Times New Roman"/>
                <w:sz w:val="18"/>
                <w:szCs w:val="18"/>
              </w:rPr>
            </w:pPr>
            <w:r w:rsidRPr="00AA6956">
              <w:rPr>
                <w:rFonts w:cs="Times New Roman"/>
                <w:sz w:val="18"/>
                <w:szCs w:val="18"/>
                <w:cs/>
                <w:lang w:bidi="th-TH"/>
              </w:rPr>
              <w:t>(10</w:t>
            </w:r>
            <w:r w:rsidRPr="00D37A6F">
              <w:rPr>
                <w:rFonts w:cs="Times New Roman"/>
                <w:sz w:val="18"/>
                <w:szCs w:val="18"/>
              </w:rPr>
              <w:t>,</w:t>
            </w:r>
            <w:r w:rsidRPr="00AA6956">
              <w:rPr>
                <w:rFonts w:cs="Times New Roman"/>
                <w:sz w:val="18"/>
                <w:szCs w:val="18"/>
                <w:cs/>
                <w:lang w:bidi="th-TH"/>
              </w:rPr>
              <w:t>676)</w:t>
            </w:r>
          </w:p>
        </w:tc>
        <w:tc>
          <w:tcPr>
            <w:tcW w:w="1075" w:type="dxa"/>
            <w:vAlign w:val="bottom"/>
          </w:tcPr>
          <w:p w14:paraId="591541CB" w14:textId="42D56A07" w:rsidR="00F71023" w:rsidRPr="00295F7D" w:rsidRDefault="00D37A6F" w:rsidP="00AA6956">
            <w:pPr>
              <w:tabs>
                <w:tab w:val="decimal" w:pos="752"/>
              </w:tabs>
              <w:spacing w:line="240" w:lineRule="exact"/>
              <w:ind w:right="-72"/>
              <w:rPr>
                <w:rFonts w:cs="Times New Roman"/>
                <w:sz w:val="18"/>
                <w:szCs w:val="18"/>
              </w:rPr>
            </w:pPr>
            <w:r w:rsidRPr="00AA6956">
              <w:rPr>
                <w:rFonts w:cs="Times New Roman"/>
                <w:sz w:val="18"/>
                <w:szCs w:val="18"/>
                <w:cs/>
                <w:lang w:bidi="th-TH"/>
              </w:rPr>
              <w:t>(32</w:t>
            </w:r>
            <w:r w:rsidRPr="00D37A6F">
              <w:rPr>
                <w:rFonts w:cs="Times New Roman"/>
                <w:sz w:val="18"/>
                <w:szCs w:val="18"/>
              </w:rPr>
              <w:t>,</w:t>
            </w:r>
            <w:r w:rsidRPr="00AA6956">
              <w:rPr>
                <w:rFonts w:cs="Times New Roman"/>
                <w:sz w:val="18"/>
                <w:szCs w:val="18"/>
                <w:cs/>
                <w:lang w:bidi="th-TH"/>
              </w:rPr>
              <w:t>944)</w:t>
            </w:r>
          </w:p>
        </w:tc>
        <w:tc>
          <w:tcPr>
            <w:tcW w:w="1085" w:type="dxa"/>
            <w:vAlign w:val="bottom"/>
          </w:tcPr>
          <w:p w14:paraId="1F89EE47" w14:textId="06A3C7F0" w:rsidR="00F71023" w:rsidRPr="00D37A6F" w:rsidRDefault="00D37A6F" w:rsidP="00AA6956">
            <w:pPr>
              <w:tabs>
                <w:tab w:val="decimal" w:pos="822"/>
              </w:tabs>
              <w:spacing w:line="240" w:lineRule="exact"/>
              <w:ind w:right="-72"/>
              <w:rPr>
                <w:rFonts w:cs="Times New Roman"/>
                <w:sz w:val="18"/>
                <w:szCs w:val="18"/>
                <w:lang w:bidi="th-TH"/>
              </w:rPr>
            </w:pPr>
            <w:r w:rsidRPr="00AA6956">
              <w:rPr>
                <w:rFonts w:cs="Times New Roman"/>
                <w:sz w:val="18"/>
                <w:szCs w:val="18"/>
                <w:cs/>
                <w:lang w:bidi="th-TH"/>
              </w:rPr>
              <w:t>(74</w:t>
            </w:r>
            <w:r w:rsidRPr="00D37A6F">
              <w:rPr>
                <w:rFonts w:cs="Times New Roman"/>
                <w:sz w:val="18"/>
                <w:szCs w:val="18"/>
              </w:rPr>
              <w:t>,</w:t>
            </w:r>
            <w:r w:rsidRPr="00AA6956">
              <w:rPr>
                <w:rFonts w:cs="Times New Roman"/>
                <w:sz w:val="18"/>
                <w:szCs w:val="18"/>
                <w:cs/>
                <w:lang w:bidi="th-TH"/>
              </w:rPr>
              <w:t>071)</w:t>
            </w:r>
          </w:p>
        </w:tc>
        <w:tc>
          <w:tcPr>
            <w:tcW w:w="1085" w:type="dxa"/>
            <w:vAlign w:val="bottom"/>
          </w:tcPr>
          <w:p w14:paraId="0986D1FE" w14:textId="4C65F478" w:rsidR="00F71023" w:rsidRPr="00D37A6F" w:rsidRDefault="00D37A6F" w:rsidP="00AA6956">
            <w:pPr>
              <w:tabs>
                <w:tab w:val="decimal" w:pos="840"/>
              </w:tabs>
              <w:spacing w:line="240" w:lineRule="exact"/>
              <w:ind w:right="-72"/>
              <w:rPr>
                <w:rFonts w:cs="Times New Roman"/>
                <w:sz w:val="18"/>
                <w:szCs w:val="18"/>
                <w:lang w:bidi="th-TH"/>
              </w:rPr>
            </w:pPr>
            <w:r w:rsidRPr="00AA6956">
              <w:rPr>
                <w:rFonts w:cs="Times New Roman"/>
                <w:sz w:val="18"/>
                <w:szCs w:val="18"/>
                <w:cs/>
                <w:lang w:bidi="th-TH"/>
              </w:rPr>
              <w:t>-</w:t>
            </w:r>
          </w:p>
        </w:tc>
        <w:tc>
          <w:tcPr>
            <w:tcW w:w="1095" w:type="dxa"/>
            <w:vAlign w:val="bottom"/>
          </w:tcPr>
          <w:p w14:paraId="1432B998" w14:textId="100C2875" w:rsidR="00F71023" w:rsidRPr="00295F7D" w:rsidRDefault="00D37A6F" w:rsidP="00AA6956">
            <w:pPr>
              <w:tabs>
                <w:tab w:val="decimal" w:pos="842"/>
              </w:tabs>
              <w:spacing w:line="240" w:lineRule="exact"/>
              <w:ind w:right="-72"/>
              <w:rPr>
                <w:rFonts w:cs="Times New Roman"/>
                <w:sz w:val="18"/>
                <w:szCs w:val="18"/>
              </w:rPr>
            </w:pPr>
            <w:r w:rsidRPr="00AA6956">
              <w:rPr>
                <w:rFonts w:cs="Times New Roman"/>
                <w:sz w:val="18"/>
                <w:szCs w:val="18"/>
                <w:cs/>
                <w:lang w:bidi="th-TH"/>
              </w:rPr>
              <w:t>(142</w:t>
            </w:r>
            <w:r w:rsidRPr="00D37A6F">
              <w:rPr>
                <w:rFonts w:cs="Times New Roman"/>
                <w:sz w:val="18"/>
                <w:szCs w:val="18"/>
              </w:rPr>
              <w:t>,</w:t>
            </w:r>
            <w:r w:rsidRPr="00AA6956">
              <w:rPr>
                <w:rFonts w:cs="Times New Roman"/>
                <w:sz w:val="18"/>
                <w:szCs w:val="18"/>
                <w:cs/>
                <w:lang w:bidi="th-TH"/>
              </w:rPr>
              <w:t>481)</w:t>
            </w:r>
          </w:p>
        </w:tc>
      </w:tr>
      <w:tr w:rsidR="00D37A6F" w:rsidRPr="00D37A6F" w14:paraId="1A5B0828" w14:textId="77777777" w:rsidTr="00562AE2">
        <w:tc>
          <w:tcPr>
            <w:tcW w:w="2502" w:type="dxa"/>
            <w:vAlign w:val="bottom"/>
          </w:tcPr>
          <w:p w14:paraId="08AD0201" w14:textId="209CA6E0" w:rsidR="00D37A6F" w:rsidRPr="00CB6061" w:rsidRDefault="00D37A6F" w:rsidP="00D37A6F">
            <w:pPr>
              <w:spacing w:line="240" w:lineRule="exact"/>
              <w:ind w:left="141" w:right="-18"/>
              <w:rPr>
                <w:rFonts w:cs="Times New Roman"/>
                <w:sz w:val="18"/>
                <w:szCs w:val="18"/>
              </w:rPr>
            </w:pPr>
            <w:r w:rsidRPr="00CB6061">
              <w:rPr>
                <w:rFonts w:cs="Times New Roman"/>
                <w:sz w:val="18"/>
                <w:szCs w:val="18"/>
              </w:rPr>
              <w:t>Write-off</w:t>
            </w:r>
          </w:p>
        </w:tc>
        <w:tc>
          <w:tcPr>
            <w:tcW w:w="1013" w:type="dxa"/>
            <w:vAlign w:val="bottom"/>
          </w:tcPr>
          <w:p w14:paraId="7032A7FE" w14:textId="103D0E7F" w:rsidR="00D37A6F" w:rsidRPr="00295F7D" w:rsidRDefault="00D37A6F" w:rsidP="00AA6956">
            <w:pPr>
              <w:tabs>
                <w:tab w:val="decimal" w:pos="752"/>
              </w:tabs>
              <w:spacing w:line="240" w:lineRule="exact"/>
              <w:ind w:right="-72"/>
              <w:rPr>
                <w:rFonts w:cs="Times New Roman"/>
                <w:sz w:val="18"/>
                <w:szCs w:val="18"/>
              </w:rPr>
            </w:pPr>
            <w:r w:rsidRPr="0093239C">
              <w:rPr>
                <w:rFonts w:cs="Times New Roman"/>
                <w:sz w:val="18"/>
                <w:szCs w:val="18"/>
              </w:rPr>
              <w:t>-</w:t>
            </w:r>
          </w:p>
        </w:tc>
        <w:tc>
          <w:tcPr>
            <w:tcW w:w="992" w:type="dxa"/>
            <w:vAlign w:val="bottom"/>
          </w:tcPr>
          <w:p w14:paraId="6263ADFD" w14:textId="6BECF2D1" w:rsidR="00D37A6F" w:rsidRPr="00B95516" w:rsidRDefault="00D37A6F" w:rsidP="00AA6956">
            <w:pPr>
              <w:tabs>
                <w:tab w:val="decimal" w:pos="770"/>
              </w:tabs>
              <w:spacing w:line="240" w:lineRule="exact"/>
              <w:ind w:right="-72"/>
              <w:rPr>
                <w:rFonts w:cs="Times New Roman"/>
                <w:sz w:val="18"/>
                <w:szCs w:val="18"/>
                <w:cs/>
                <w:lang w:bidi="th-TH"/>
              </w:rPr>
            </w:pPr>
            <w:r w:rsidRPr="0093239C">
              <w:rPr>
                <w:rFonts w:cs="Times New Roman"/>
                <w:sz w:val="18"/>
                <w:szCs w:val="18"/>
              </w:rPr>
              <w:t>-</w:t>
            </w:r>
          </w:p>
        </w:tc>
        <w:tc>
          <w:tcPr>
            <w:tcW w:w="1028" w:type="dxa"/>
            <w:vAlign w:val="bottom"/>
          </w:tcPr>
          <w:p w14:paraId="2516A059" w14:textId="44B3F112" w:rsidR="00D37A6F" w:rsidRPr="00B95516" w:rsidRDefault="00D37A6F" w:rsidP="00AA6956">
            <w:pPr>
              <w:tabs>
                <w:tab w:val="decimal" w:pos="812"/>
              </w:tabs>
              <w:spacing w:line="240" w:lineRule="exact"/>
              <w:ind w:right="-72"/>
              <w:rPr>
                <w:rFonts w:cs="Times New Roman"/>
                <w:sz w:val="18"/>
                <w:szCs w:val="18"/>
                <w:cs/>
                <w:lang w:bidi="th-TH"/>
              </w:rPr>
            </w:pPr>
            <w:r w:rsidRPr="0093239C">
              <w:rPr>
                <w:rFonts w:cs="Times New Roman"/>
                <w:sz w:val="18"/>
                <w:szCs w:val="18"/>
              </w:rPr>
              <w:t>-</w:t>
            </w:r>
          </w:p>
        </w:tc>
        <w:tc>
          <w:tcPr>
            <w:tcW w:w="1075" w:type="dxa"/>
            <w:vAlign w:val="bottom"/>
          </w:tcPr>
          <w:p w14:paraId="70123D36" w14:textId="22D9A4EB" w:rsidR="00D37A6F" w:rsidRPr="00295F7D" w:rsidRDefault="00D37A6F" w:rsidP="00AA6956">
            <w:pPr>
              <w:tabs>
                <w:tab w:val="decimal" w:pos="747"/>
              </w:tabs>
              <w:spacing w:line="240" w:lineRule="exact"/>
              <w:ind w:right="-72"/>
              <w:rPr>
                <w:rFonts w:cs="Times New Roman"/>
                <w:sz w:val="18"/>
                <w:szCs w:val="18"/>
              </w:rPr>
            </w:pPr>
            <w:r w:rsidRPr="0093239C">
              <w:rPr>
                <w:rFonts w:cs="Times New Roman"/>
                <w:sz w:val="18"/>
                <w:szCs w:val="18"/>
              </w:rPr>
              <w:t>-</w:t>
            </w:r>
          </w:p>
        </w:tc>
        <w:tc>
          <w:tcPr>
            <w:tcW w:w="1085" w:type="dxa"/>
            <w:vAlign w:val="bottom"/>
          </w:tcPr>
          <w:p w14:paraId="06C33A61" w14:textId="2CB794D6" w:rsidR="00D37A6F" w:rsidRPr="00AA6956" w:rsidRDefault="00D37A6F" w:rsidP="00AA6956">
            <w:pPr>
              <w:tabs>
                <w:tab w:val="decimal" w:pos="840"/>
              </w:tabs>
              <w:spacing w:line="240" w:lineRule="exact"/>
              <w:ind w:right="-72"/>
              <w:rPr>
                <w:rFonts w:cs="Times New Roman"/>
                <w:sz w:val="18"/>
                <w:szCs w:val="18"/>
                <w:cs/>
                <w:lang w:bidi="th-TH"/>
              </w:rPr>
            </w:pPr>
            <w:r w:rsidRPr="00AA6956">
              <w:rPr>
                <w:rFonts w:cs="Times New Roman"/>
                <w:sz w:val="18"/>
                <w:szCs w:val="18"/>
                <w:cs/>
                <w:lang w:bidi="th-TH"/>
              </w:rPr>
              <w:t>39</w:t>
            </w:r>
            <w:r w:rsidRPr="00D37A6F">
              <w:rPr>
                <w:rFonts w:cs="Times New Roman"/>
                <w:sz w:val="18"/>
                <w:szCs w:val="18"/>
              </w:rPr>
              <w:t>,</w:t>
            </w:r>
            <w:r w:rsidRPr="00AA6956">
              <w:rPr>
                <w:rFonts w:cs="Times New Roman"/>
                <w:sz w:val="18"/>
                <w:szCs w:val="18"/>
                <w:cs/>
                <w:lang w:bidi="th-TH"/>
              </w:rPr>
              <w:t>541</w:t>
            </w:r>
          </w:p>
        </w:tc>
        <w:tc>
          <w:tcPr>
            <w:tcW w:w="1085" w:type="dxa"/>
            <w:vAlign w:val="bottom"/>
          </w:tcPr>
          <w:p w14:paraId="0AA35529" w14:textId="54CE157F" w:rsidR="00D37A6F" w:rsidRPr="00295F7D" w:rsidRDefault="00D37A6F" w:rsidP="00AA6956">
            <w:pPr>
              <w:tabs>
                <w:tab w:val="decimal" w:pos="840"/>
              </w:tabs>
              <w:spacing w:line="240" w:lineRule="exact"/>
              <w:ind w:right="-72"/>
              <w:rPr>
                <w:rFonts w:cs="Times New Roman"/>
                <w:sz w:val="18"/>
                <w:szCs w:val="18"/>
              </w:rPr>
            </w:pPr>
            <w:r w:rsidRPr="0093239C">
              <w:rPr>
                <w:rFonts w:cs="Times New Roman"/>
                <w:sz w:val="18"/>
                <w:szCs w:val="18"/>
              </w:rPr>
              <w:t>-</w:t>
            </w:r>
          </w:p>
        </w:tc>
        <w:tc>
          <w:tcPr>
            <w:tcW w:w="1095" w:type="dxa"/>
            <w:vAlign w:val="bottom"/>
          </w:tcPr>
          <w:p w14:paraId="3706C908" w14:textId="22A768F4" w:rsidR="00D37A6F" w:rsidRPr="00AA6956" w:rsidRDefault="00D37A6F" w:rsidP="00AA6956">
            <w:pPr>
              <w:tabs>
                <w:tab w:val="decimal" w:pos="842"/>
              </w:tabs>
              <w:spacing w:line="240" w:lineRule="exact"/>
              <w:ind w:right="-72"/>
              <w:rPr>
                <w:rFonts w:cs="Times New Roman"/>
                <w:sz w:val="18"/>
                <w:szCs w:val="18"/>
                <w:cs/>
                <w:lang w:bidi="th-TH"/>
              </w:rPr>
            </w:pPr>
            <w:r w:rsidRPr="00AA6956">
              <w:rPr>
                <w:rFonts w:cs="Times New Roman"/>
                <w:sz w:val="18"/>
                <w:szCs w:val="18"/>
                <w:cs/>
                <w:lang w:bidi="th-TH"/>
              </w:rPr>
              <w:t>39</w:t>
            </w:r>
            <w:r w:rsidRPr="00AA6956">
              <w:rPr>
                <w:rFonts w:cs="Times New Roman"/>
                <w:sz w:val="18"/>
                <w:szCs w:val="18"/>
              </w:rPr>
              <w:t>,</w:t>
            </w:r>
            <w:r w:rsidRPr="00AA6956">
              <w:rPr>
                <w:rFonts w:cs="Times New Roman"/>
                <w:sz w:val="18"/>
                <w:szCs w:val="18"/>
                <w:cs/>
                <w:lang w:bidi="th-TH"/>
              </w:rPr>
              <w:t>541</w:t>
            </w:r>
          </w:p>
        </w:tc>
      </w:tr>
      <w:tr w:rsidR="00D37A6F" w:rsidRPr="00CB6061" w14:paraId="56C338E6" w14:textId="77777777" w:rsidTr="00562AE2">
        <w:tc>
          <w:tcPr>
            <w:tcW w:w="2502" w:type="dxa"/>
            <w:vAlign w:val="bottom"/>
          </w:tcPr>
          <w:p w14:paraId="3154AE9D" w14:textId="565937B5" w:rsidR="00D37A6F" w:rsidRPr="00CB6061" w:rsidRDefault="00D37A6F" w:rsidP="00D37A6F">
            <w:pPr>
              <w:spacing w:line="240" w:lineRule="exact"/>
              <w:ind w:left="141" w:right="-18"/>
              <w:rPr>
                <w:rFonts w:cs="Times New Roman"/>
                <w:b/>
                <w:bCs/>
                <w:sz w:val="18"/>
                <w:szCs w:val="18"/>
              </w:rPr>
            </w:pPr>
            <w:r w:rsidRPr="00CB6061">
              <w:rPr>
                <w:rFonts w:cs="Times New Roman"/>
                <w:b/>
                <w:bCs/>
                <w:sz w:val="18"/>
                <w:szCs w:val="18"/>
              </w:rPr>
              <w:t xml:space="preserve">At </w:t>
            </w:r>
            <w:r>
              <w:rPr>
                <w:rFonts w:cs="Times New Roman"/>
                <w:b/>
                <w:bCs/>
                <w:spacing w:val="-4"/>
                <w:sz w:val="18"/>
                <w:szCs w:val="18"/>
              </w:rPr>
              <w:t>30 June 2025</w:t>
            </w:r>
          </w:p>
        </w:tc>
        <w:tc>
          <w:tcPr>
            <w:tcW w:w="1013" w:type="dxa"/>
            <w:vAlign w:val="bottom"/>
          </w:tcPr>
          <w:p w14:paraId="18BB8CD6" w14:textId="372B0F9B" w:rsidR="00D37A6F" w:rsidRPr="00D37C2D" w:rsidRDefault="00D37A6F" w:rsidP="00D37A6F">
            <w:pPr>
              <w:pBdr>
                <w:top w:val="single" w:sz="4" w:space="1" w:color="auto"/>
                <w:bottom w:val="single" w:sz="4" w:space="1" w:color="auto"/>
              </w:pBdr>
              <w:tabs>
                <w:tab w:val="decimal" w:pos="752"/>
              </w:tabs>
              <w:spacing w:line="240" w:lineRule="exact"/>
              <w:ind w:right="-72"/>
              <w:rPr>
                <w:rFonts w:cs="Times New Roman"/>
                <w:b/>
                <w:bCs/>
                <w:sz w:val="18"/>
                <w:szCs w:val="18"/>
                <w:cs/>
                <w:lang w:bidi="th-TH"/>
              </w:rPr>
            </w:pPr>
            <w:r w:rsidRPr="00AA6956">
              <w:rPr>
                <w:rFonts w:cs="Times New Roman"/>
                <w:b/>
                <w:bCs/>
                <w:sz w:val="18"/>
                <w:szCs w:val="18"/>
                <w:cs/>
                <w:lang w:bidi="th-TH"/>
              </w:rPr>
              <w:t>(35</w:t>
            </w:r>
            <w:r w:rsidRPr="00D37A6F">
              <w:rPr>
                <w:rFonts w:cs="Times New Roman"/>
                <w:b/>
                <w:bCs/>
                <w:sz w:val="18"/>
                <w:szCs w:val="18"/>
              </w:rPr>
              <w:t>,</w:t>
            </w:r>
            <w:r w:rsidRPr="00AA6956">
              <w:rPr>
                <w:rFonts w:cs="Times New Roman"/>
                <w:b/>
                <w:bCs/>
                <w:sz w:val="18"/>
                <w:szCs w:val="18"/>
                <w:cs/>
                <w:lang w:bidi="th-TH"/>
              </w:rPr>
              <w:t>661)</w:t>
            </w:r>
          </w:p>
        </w:tc>
        <w:tc>
          <w:tcPr>
            <w:tcW w:w="992" w:type="dxa"/>
            <w:vAlign w:val="bottom"/>
          </w:tcPr>
          <w:p w14:paraId="6E16B260" w14:textId="20C423EF" w:rsidR="00D37A6F" w:rsidRPr="00295F7D" w:rsidRDefault="00D37A6F" w:rsidP="00D37A6F">
            <w:pPr>
              <w:pBdr>
                <w:top w:val="single" w:sz="4" w:space="1" w:color="auto"/>
                <w:bottom w:val="single" w:sz="4" w:space="1" w:color="auto"/>
              </w:pBdr>
              <w:tabs>
                <w:tab w:val="decimal" w:pos="770"/>
              </w:tabs>
              <w:spacing w:line="240" w:lineRule="exact"/>
              <w:ind w:right="-72"/>
              <w:rPr>
                <w:rFonts w:cs="Times New Roman"/>
                <w:b/>
                <w:bCs/>
                <w:sz w:val="18"/>
                <w:szCs w:val="18"/>
              </w:rPr>
            </w:pPr>
            <w:r w:rsidRPr="00D37A6F">
              <w:rPr>
                <w:rFonts w:cs="Times New Roman"/>
                <w:b/>
                <w:bCs/>
                <w:sz w:val="18"/>
                <w:szCs w:val="18"/>
              </w:rPr>
              <w:t>(341,715)</w:t>
            </w:r>
          </w:p>
        </w:tc>
        <w:tc>
          <w:tcPr>
            <w:tcW w:w="1028" w:type="dxa"/>
            <w:vAlign w:val="bottom"/>
          </w:tcPr>
          <w:p w14:paraId="77C5F566" w14:textId="3324C0B4" w:rsidR="00D37A6F" w:rsidRPr="00AA6956" w:rsidRDefault="00D37A6F" w:rsidP="00D37A6F">
            <w:pPr>
              <w:pBdr>
                <w:top w:val="single" w:sz="4" w:space="1" w:color="auto"/>
                <w:bottom w:val="single" w:sz="4" w:space="1" w:color="auto"/>
              </w:pBdr>
              <w:tabs>
                <w:tab w:val="decimal" w:pos="812"/>
              </w:tabs>
              <w:spacing w:line="240" w:lineRule="exact"/>
              <w:ind w:right="-72"/>
              <w:rPr>
                <w:rFonts w:cs="Times New Roman"/>
                <w:b/>
                <w:bCs/>
                <w:sz w:val="18"/>
                <w:szCs w:val="18"/>
                <w:cs/>
                <w:lang w:bidi="th-TH"/>
              </w:rPr>
            </w:pPr>
            <w:r w:rsidRPr="00AA6956">
              <w:rPr>
                <w:rFonts w:cs="Times New Roman"/>
                <w:b/>
                <w:bCs/>
                <w:sz w:val="18"/>
                <w:szCs w:val="18"/>
                <w:cs/>
                <w:lang w:bidi="th-TH"/>
              </w:rPr>
              <w:t>(250</w:t>
            </w:r>
            <w:r w:rsidRPr="00AA6956">
              <w:rPr>
                <w:rFonts w:cs="Times New Roman"/>
                <w:b/>
                <w:bCs/>
                <w:sz w:val="18"/>
                <w:szCs w:val="18"/>
              </w:rPr>
              <w:t>,</w:t>
            </w:r>
            <w:r w:rsidRPr="00AA6956">
              <w:rPr>
                <w:rFonts w:cs="Times New Roman"/>
                <w:b/>
                <w:bCs/>
                <w:sz w:val="18"/>
                <w:szCs w:val="18"/>
                <w:cs/>
                <w:lang w:bidi="th-TH"/>
              </w:rPr>
              <w:t>735)</w:t>
            </w:r>
          </w:p>
        </w:tc>
        <w:tc>
          <w:tcPr>
            <w:tcW w:w="1075" w:type="dxa"/>
            <w:vAlign w:val="bottom"/>
          </w:tcPr>
          <w:p w14:paraId="006432E2" w14:textId="4355BD32" w:rsidR="00D37A6F" w:rsidRPr="00AA6956" w:rsidRDefault="00D37A6F" w:rsidP="00D37A6F">
            <w:pPr>
              <w:pBdr>
                <w:top w:val="single" w:sz="4" w:space="1" w:color="auto"/>
                <w:bottom w:val="single" w:sz="4" w:space="1" w:color="auto"/>
              </w:pBdr>
              <w:tabs>
                <w:tab w:val="decimal" w:pos="775"/>
              </w:tabs>
              <w:spacing w:line="240" w:lineRule="exact"/>
              <w:ind w:right="-72"/>
              <w:rPr>
                <w:rFonts w:cs="Times New Roman"/>
                <w:b/>
                <w:bCs/>
                <w:sz w:val="18"/>
                <w:szCs w:val="18"/>
                <w:cs/>
                <w:lang w:bidi="th-TH"/>
              </w:rPr>
            </w:pPr>
            <w:r w:rsidRPr="00AA6956">
              <w:rPr>
                <w:rFonts w:cs="Times New Roman"/>
                <w:b/>
                <w:bCs/>
                <w:sz w:val="18"/>
                <w:szCs w:val="18"/>
                <w:cs/>
                <w:lang w:bidi="th-TH"/>
              </w:rPr>
              <w:t>(281</w:t>
            </w:r>
            <w:r w:rsidRPr="00AA6956">
              <w:rPr>
                <w:rFonts w:cs="Times New Roman"/>
                <w:b/>
                <w:bCs/>
                <w:sz w:val="18"/>
                <w:szCs w:val="18"/>
              </w:rPr>
              <w:t>,</w:t>
            </w:r>
            <w:r w:rsidRPr="00AA6956">
              <w:rPr>
                <w:rFonts w:cs="Times New Roman"/>
                <w:b/>
                <w:bCs/>
                <w:sz w:val="18"/>
                <w:szCs w:val="18"/>
                <w:cs/>
                <w:lang w:bidi="th-TH"/>
              </w:rPr>
              <w:t>056)</w:t>
            </w:r>
          </w:p>
        </w:tc>
        <w:tc>
          <w:tcPr>
            <w:tcW w:w="1085" w:type="dxa"/>
            <w:vAlign w:val="bottom"/>
          </w:tcPr>
          <w:p w14:paraId="1F00C013" w14:textId="524EADC0" w:rsidR="00D37A6F" w:rsidRPr="00295F7D" w:rsidRDefault="00D37A6F" w:rsidP="00D37A6F">
            <w:pPr>
              <w:pBdr>
                <w:top w:val="single" w:sz="4" w:space="1" w:color="auto"/>
                <w:bottom w:val="single" w:sz="4" w:space="1" w:color="auto"/>
              </w:pBdr>
              <w:tabs>
                <w:tab w:val="decimal" w:pos="840"/>
              </w:tabs>
              <w:spacing w:line="240" w:lineRule="exact"/>
              <w:ind w:right="-72"/>
              <w:rPr>
                <w:rFonts w:cs="Times New Roman"/>
                <w:b/>
                <w:bCs/>
                <w:sz w:val="18"/>
                <w:szCs w:val="18"/>
              </w:rPr>
            </w:pPr>
            <w:r w:rsidRPr="00D37A6F">
              <w:rPr>
                <w:rFonts w:cs="Times New Roman"/>
                <w:b/>
                <w:bCs/>
                <w:sz w:val="18"/>
                <w:szCs w:val="18"/>
              </w:rPr>
              <w:t>(242,916)</w:t>
            </w:r>
          </w:p>
        </w:tc>
        <w:tc>
          <w:tcPr>
            <w:tcW w:w="1085" w:type="dxa"/>
            <w:vAlign w:val="bottom"/>
          </w:tcPr>
          <w:p w14:paraId="7AD566AD" w14:textId="52A828CE" w:rsidR="00D37A6F" w:rsidRPr="00D37A6F" w:rsidRDefault="00D37A6F" w:rsidP="00D37A6F">
            <w:pPr>
              <w:pBdr>
                <w:top w:val="single" w:sz="4" w:space="1" w:color="auto"/>
                <w:bottom w:val="single" w:sz="4" w:space="1" w:color="auto"/>
              </w:pBdr>
              <w:tabs>
                <w:tab w:val="decimal" w:pos="840"/>
              </w:tabs>
              <w:spacing w:line="240" w:lineRule="exact"/>
              <w:ind w:right="-72"/>
              <w:rPr>
                <w:rFonts w:cs="Times New Roman"/>
                <w:b/>
                <w:bCs/>
                <w:sz w:val="18"/>
                <w:szCs w:val="18"/>
              </w:rPr>
            </w:pPr>
            <w:r w:rsidRPr="00AA6956">
              <w:rPr>
                <w:rFonts w:cs="Times New Roman"/>
                <w:b/>
                <w:bCs/>
                <w:sz w:val="18"/>
                <w:szCs w:val="18"/>
                <w:cs/>
                <w:lang w:bidi="th-TH"/>
              </w:rPr>
              <w:t>-</w:t>
            </w:r>
          </w:p>
        </w:tc>
        <w:tc>
          <w:tcPr>
            <w:tcW w:w="1095" w:type="dxa"/>
            <w:vAlign w:val="bottom"/>
          </w:tcPr>
          <w:p w14:paraId="67D0F7E7" w14:textId="3B2D65F3" w:rsidR="00D37A6F" w:rsidRPr="00AA6956" w:rsidRDefault="00D37A6F" w:rsidP="00D37A6F">
            <w:pPr>
              <w:pBdr>
                <w:top w:val="single" w:sz="4" w:space="1" w:color="auto"/>
                <w:bottom w:val="single" w:sz="4" w:space="1" w:color="auto"/>
              </w:pBdr>
              <w:tabs>
                <w:tab w:val="decimal" w:pos="842"/>
              </w:tabs>
              <w:spacing w:line="240" w:lineRule="exact"/>
              <w:ind w:right="-72"/>
              <w:rPr>
                <w:rFonts w:cs="Times New Roman"/>
                <w:b/>
                <w:bCs/>
                <w:sz w:val="18"/>
                <w:szCs w:val="18"/>
                <w:cs/>
                <w:lang w:bidi="th-TH"/>
              </w:rPr>
            </w:pPr>
            <w:r w:rsidRPr="00AA6956">
              <w:rPr>
                <w:rFonts w:cs="Times New Roman"/>
                <w:b/>
                <w:bCs/>
                <w:sz w:val="18"/>
                <w:szCs w:val="18"/>
                <w:cs/>
                <w:lang w:bidi="th-TH"/>
              </w:rPr>
              <w:t>(1</w:t>
            </w:r>
            <w:r w:rsidRPr="00AA6956">
              <w:rPr>
                <w:rFonts w:cs="Times New Roman"/>
                <w:b/>
                <w:bCs/>
                <w:sz w:val="18"/>
                <w:szCs w:val="18"/>
              </w:rPr>
              <w:t>,</w:t>
            </w:r>
            <w:r w:rsidRPr="00AA6956">
              <w:rPr>
                <w:rFonts w:cs="Times New Roman"/>
                <w:b/>
                <w:bCs/>
                <w:sz w:val="18"/>
                <w:szCs w:val="18"/>
                <w:cs/>
                <w:lang w:bidi="th-TH"/>
              </w:rPr>
              <w:t>152</w:t>
            </w:r>
            <w:r w:rsidRPr="00AA6956">
              <w:rPr>
                <w:rFonts w:cs="Times New Roman"/>
                <w:b/>
                <w:bCs/>
                <w:sz w:val="18"/>
                <w:szCs w:val="18"/>
              </w:rPr>
              <w:t>,</w:t>
            </w:r>
            <w:r w:rsidRPr="00AA6956">
              <w:rPr>
                <w:rFonts w:cs="Times New Roman"/>
                <w:b/>
                <w:bCs/>
                <w:sz w:val="18"/>
                <w:szCs w:val="18"/>
                <w:cs/>
                <w:lang w:bidi="th-TH"/>
              </w:rPr>
              <w:t>083)</w:t>
            </w:r>
          </w:p>
        </w:tc>
      </w:tr>
      <w:tr w:rsidR="00D37A6F" w:rsidRPr="00CB6061" w14:paraId="4E153647" w14:textId="77777777" w:rsidTr="00562AE2">
        <w:tc>
          <w:tcPr>
            <w:tcW w:w="2502" w:type="dxa"/>
            <w:vAlign w:val="bottom"/>
          </w:tcPr>
          <w:p w14:paraId="1A6AC38C" w14:textId="77777777" w:rsidR="00D37A6F" w:rsidRPr="00CB6061" w:rsidRDefault="00D37A6F" w:rsidP="00D37A6F">
            <w:pPr>
              <w:spacing w:line="240" w:lineRule="exact"/>
              <w:ind w:left="141" w:right="-18"/>
              <w:rPr>
                <w:rFonts w:cs="Times New Roman"/>
                <w:sz w:val="18"/>
                <w:szCs w:val="18"/>
              </w:rPr>
            </w:pPr>
          </w:p>
        </w:tc>
        <w:tc>
          <w:tcPr>
            <w:tcW w:w="1013" w:type="dxa"/>
            <w:vAlign w:val="bottom"/>
          </w:tcPr>
          <w:p w14:paraId="0CDC8C3B" w14:textId="77777777" w:rsidR="00D37A6F" w:rsidRPr="00295F7D" w:rsidRDefault="00D37A6F" w:rsidP="00D37A6F">
            <w:pPr>
              <w:tabs>
                <w:tab w:val="decimal" w:pos="752"/>
              </w:tabs>
              <w:spacing w:line="240" w:lineRule="exact"/>
              <w:ind w:right="-169"/>
              <w:rPr>
                <w:rFonts w:cs="Times New Roman"/>
                <w:sz w:val="18"/>
                <w:szCs w:val="18"/>
              </w:rPr>
            </w:pPr>
          </w:p>
        </w:tc>
        <w:tc>
          <w:tcPr>
            <w:tcW w:w="992" w:type="dxa"/>
            <w:vAlign w:val="bottom"/>
          </w:tcPr>
          <w:p w14:paraId="03FC7A05" w14:textId="77777777" w:rsidR="00D37A6F" w:rsidRPr="00295F7D" w:rsidRDefault="00D37A6F" w:rsidP="00D37A6F">
            <w:pPr>
              <w:tabs>
                <w:tab w:val="decimal" w:pos="770"/>
              </w:tabs>
              <w:spacing w:line="240" w:lineRule="exact"/>
              <w:ind w:right="-169"/>
              <w:rPr>
                <w:rFonts w:cs="Times New Roman"/>
                <w:sz w:val="18"/>
                <w:szCs w:val="18"/>
              </w:rPr>
            </w:pPr>
          </w:p>
        </w:tc>
        <w:tc>
          <w:tcPr>
            <w:tcW w:w="1028" w:type="dxa"/>
            <w:vAlign w:val="bottom"/>
          </w:tcPr>
          <w:p w14:paraId="07E1C958" w14:textId="77777777" w:rsidR="00D37A6F" w:rsidRPr="00295F7D" w:rsidRDefault="00D37A6F" w:rsidP="00D37A6F">
            <w:pPr>
              <w:tabs>
                <w:tab w:val="decimal" w:pos="812"/>
              </w:tabs>
              <w:spacing w:line="240" w:lineRule="exact"/>
              <w:ind w:right="-169"/>
              <w:rPr>
                <w:rFonts w:cs="Times New Roman"/>
                <w:sz w:val="18"/>
                <w:szCs w:val="18"/>
              </w:rPr>
            </w:pPr>
          </w:p>
        </w:tc>
        <w:tc>
          <w:tcPr>
            <w:tcW w:w="1075" w:type="dxa"/>
            <w:vAlign w:val="bottom"/>
          </w:tcPr>
          <w:p w14:paraId="7BF5D8EE" w14:textId="77777777" w:rsidR="00D37A6F" w:rsidRPr="00295F7D" w:rsidRDefault="00D37A6F" w:rsidP="00D37A6F">
            <w:pPr>
              <w:tabs>
                <w:tab w:val="decimal" w:pos="775"/>
              </w:tabs>
              <w:spacing w:line="240" w:lineRule="exact"/>
              <w:ind w:right="-169"/>
              <w:rPr>
                <w:rFonts w:cs="Times New Roman"/>
                <w:sz w:val="18"/>
                <w:szCs w:val="18"/>
              </w:rPr>
            </w:pPr>
          </w:p>
        </w:tc>
        <w:tc>
          <w:tcPr>
            <w:tcW w:w="1085" w:type="dxa"/>
            <w:vAlign w:val="bottom"/>
          </w:tcPr>
          <w:p w14:paraId="219029DC" w14:textId="77777777" w:rsidR="00D37A6F" w:rsidRPr="00295F7D" w:rsidRDefault="00D37A6F" w:rsidP="00D37A6F">
            <w:pPr>
              <w:tabs>
                <w:tab w:val="decimal" w:pos="840"/>
              </w:tabs>
              <w:spacing w:line="240" w:lineRule="exact"/>
              <w:ind w:right="-169"/>
              <w:rPr>
                <w:rFonts w:cs="Times New Roman"/>
                <w:sz w:val="18"/>
                <w:szCs w:val="18"/>
              </w:rPr>
            </w:pPr>
          </w:p>
        </w:tc>
        <w:tc>
          <w:tcPr>
            <w:tcW w:w="1085" w:type="dxa"/>
            <w:vAlign w:val="bottom"/>
          </w:tcPr>
          <w:p w14:paraId="32A29917" w14:textId="77777777" w:rsidR="00D37A6F" w:rsidRPr="00295F7D" w:rsidRDefault="00D37A6F" w:rsidP="00D37A6F">
            <w:pPr>
              <w:tabs>
                <w:tab w:val="decimal" w:pos="840"/>
              </w:tabs>
              <w:spacing w:line="240" w:lineRule="exact"/>
              <w:ind w:right="-169"/>
              <w:rPr>
                <w:rFonts w:cs="Times New Roman"/>
                <w:sz w:val="18"/>
                <w:szCs w:val="18"/>
              </w:rPr>
            </w:pPr>
          </w:p>
        </w:tc>
        <w:tc>
          <w:tcPr>
            <w:tcW w:w="1095" w:type="dxa"/>
            <w:vAlign w:val="bottom"/>
          </w:tcPr>
          <w:p w14:paraId="22D7DBBA" w14:textId="77777777" w:rsidR="00D37A6F" w:rsidRPr="00295F7D" w:rsidRDefault="00D37A6F" w:rsidP="00D37A6F">
            <w:pPr>
              <w:tabs>
                <w:tab w:val="decimal" w:pos="842"/>
              </w:tabs>
              <w:spacing w:line="240" w:lineRule="exact"/>
              <w:ind w:right="-169"/>
              <w:rPr>
                <w:rFonts w:cs="Times New Roman"/>
                <w:sz w:val="18"/>
                <w:szCs w:val="18"/>
              </w:rPr>
            </w:pPr>
          </w:p>
        </w:tc>
      </w:tr>
      <w:tr w:rsidR="00D37A6F" w:rsidRPr="00CB6061" w14:paraId="5E9D9443" w14:textId="77777777" w:rsidTr="00562AE2">
        <w:tc>
          <w:tcPr>
            <w:tcW w:w="2502" w:type="dxa"/>
            <w:vAlign w:val="bottom"/>
          </w:tcPr>
          <w:p w14:paraId="1ED0151E" w14:textId="77777777" w:rsidR="00D37A6F" w:rsidRPr="00CB6061" w:rsidRDefault="00D37A6F" w:rsidP="00D37A6F">
            <w:pPr>
              <w:spacing w:line="240" w:lineRule="exact"/>
              <w:ind w:left="141" w:right="-81"/>
              <w:rPr>
                <w:rFonts w:cs="Times New Roman"/>
                <w:b/>
                <w:bCs/>
                <w:i/>
                <w:iCs/>
                <w:spacing w:val="-6"/>
                <w:sz w:val="18"/>
                <w:szCs w:val="18"/>
              </w:rPr>
            </w:pPr>
            <w:r w:rsidRPr="00CB6061">
              <w:rPr>
                <w:rFonts w:cs="Times New Roman"/>
                <w:b/>
                <w:bCs/>
                <w:i/>
                <w:iCs/>
                <w:spacing w:val="-6"/>
                <w:sz w:val="18"/>
                <w:szCs w:val="18"/>
              </w:rPr>
              <w:t>Net book value</w:t>
            </w:r>
          </w:p>
        </w:tc>
        <w:tc>
          <w:tcPr>
            <w:tcW w:w="1013" w:type="dxa"/>
            <w:vAlign w:val="bottom"/>
          </w:tcPr>
          <w:p w14:paraId="2FC6D2C7" w14:textId="77777777" w:rsidR="00D37A6F" w:rsidRPr="00295F7D" w:rsidRDefault="00D37A6F" w:rsidP="00D37A6F">
            <w:pPr>
              <w:tabs>
                <w:tab w:val="decimal" w:pos="752"/>
              </w:tabs>
              <w:spacing w:line="240" w:lineRule="exact"/>
              <w:ind w:right="-169"/>
              <w:rPr>
                <w:rFonts w:cs="Times New Roman"/>
                <w:sz w:val="18"/>
                <w:szCs w:val="18"/>
              </w:rPr>
            </w:pPr>
          </w:p>
        </w:tc>
        <w:tc>
          <w:tcPr>
            <w:tcW w:w="992" w:type="dxa"/>
            <w:vAlign w:val="bottom"/>
          </w:tcPr>
          <w:p w14:paraId="7990DC94" w14:textId="77777777" w:rsidR="00D37A6F" w:rsidRPr="00295F7D" w:rsidRDefault="00D37A6F" w:rsidP="00D37A6F">
            <w:pPr>
              <w:tabs>
                <w:tab w:val="decimal" w:pos="770"/>
              </w:tabs>
              <w:spacing w:line="240" w:lineRule="exact"/>
              <w:ind w:right="-169"/>
              <w:rPr>
                <w:rFonts w:cs="Times New Roman"/>
                <w:sz w:val="18"/>
                <w:szCs w:val="18"/>
              </w:rPr>
            </w:pPr>
          </w:p>
        </w:tc>
        <w:tc>
          <w:tcPr>
            <w:tcW w:w="1028" w:type="dxa"/>
            <w:vAlign w:val="bottom"/>
          </w:tcPr>
          <w:p w14:paraId="456B1420" w14:textId="77777777" w:rsidR="00D37A6F" w:rsidRPr="00295F7D" w:rsidRDefault="00D37A6F" w:rsidP="00D37A6F">
            <w:pPr>
              <w:tabs>
                <w:tab w:val="decimal" w:pos="812"/>
              </w:tabs>
              <w:spacing w:line="240" w:lineRule="exact"/>
              <w:ind w:right="-169"/>
              <w:rPr>
                <w:rFonts w:cs="Times New Roman"/>
                <w:sz w:val="18"/>
                <w:szCs w:val="18"/>
              </w:rPr>
            </w:pPr>
          </w:p>
        </w:tc>
        <w:tc>
          <w:tcPr>
            <w:tcW w:w="1075" w:type="dxa"/>
            <w:vAlign w:val="bottom"/>
          </w:tcPr>
          <w:p w14:paraId="37EFDAEE" w14:textId="77777777" w:rsidR="00D37A6F" w:rsidRPr="00295F7D" w:rsidRDefault="00D37A6F" w:rsidP="00D37A6F">
            <w:pPr>
              <w:tabs>
                <w:tab w:val="decimal" w:pos="775"/>
              </w:tabs>
              <w:spacing w:line="240" w:lineRule="exact"/>
              <w:ind w:right="-169"/>
              <w:rPr>
                <w:rFonts w:cs="Times New Roman"/>
                <w:sz w:val="18"/>
                <w:szCs w:val="18"/>
              </w:rPr>
            </w:pPr>
          </w:p>
        </w:tc>
        <w:tc>
          <w:tcPr>
            <w:tcW w:w="1085" w:type="dxa"/>
            <w:vAlign w:val="bottom"/>
          </w:tcPr>
          <w:p w14:paraId="07AEA4FF" w14:textId="77777777" w:rsidR="00D37A6F" w:rsidRPr="00295F7D" w:rsidRDefault="00D37A6F" w:rsidP="00D37A6F">
            <w:pPr>
              <w:tabs>
                <w:tab w:val="decimal" w:pos="840"/>
              </w:tabs>
              <w:spacing w:line="240" w:lineRule="exact"/>
              <w:ind w:right="-169"/>
              <w:rPr>
                <w:rFonts w:cs="Times New Roman"/>
                <w:sz w:val="18"/>
                <w:szCs w:val="18"/>
              </w:rPr>
            </w:pPr>
          </w:p>
        </w:tc>
        <w:tc>
          <w:tcPr>
            <w:tcW w:w="1085" w:type="dxa"/>
            <w:vAlign w:val="bottom"/>
          </w:tcPr>
          <w:p w14:paraId="51FC7785" w14:textId="77777777" w:rsidR="00D37A6F" w:rsidRPr="00295F7D" w:rsidRDefault="00D37A6F" w:rsidP="00D37A6F">
            <w:pPr>
              <w:tabs>
                <w:tab w:val="decimal" w:pos="840"/>
              </w:tabs>
              <w:spacing w:line="240" w:lineRule="exact"/>
              <w:ind w:right="-169"/>
              <w:rPr>
                <w:rFonts w:cs="Times New Roman"/>
                <w:sz w:val="18"/>
                <w:szCs w:val="18"/>
              </w:rPr>
            </w:pPr>
          </w:p>
        </w:tc>
        <w:tc>
          <w:tcPr>
            <w:tcW w:w="1095" w:type="dxa"/>
            <w:vAlign w:val="bottom"/>
          </w:tcPr>
          <w:p w14:paraId="5D81FB96" w14:textId="77777777" w:rsidR="00D37A6F" w:rsidRPr="00295F7D" w:rsidRDefault="00D37A6F" w:rsidP="00D37A6F">
            <w:pPr>
              <w:tabs>
                <w:tab w:val="decimal" w:pos="842"/>
              </w:tabs>
              <w:spacing w:line="240" w:lineRule="exact"/>
              <w:ind w:right="-169"/>
              <w:rPr>
                <w:rFonts w:cs="Times New Roman"/>
                <w:sz w:val="18"/>
                <w:szCs w:val="18"/>
              </w:rPr>
            </w:pPr>
          </w:p>
        </w:tc>
      </w:tr>
      <w:tr w:rsidR="00D37A6F" w:rsidRPr="00CB6061" w14:paraId="10CC5357" w14:textId="77777777" w:rsidTr="00562AE2">
        <w:tc>
          <w:tcPr>
            <w:tcW w:w="2502" w:type="dxa"/>
            <w:vAlign w:val="bottom"/>
          </w:tcPr>
          <w:p w14:paraId="426D3E72" w14:textId="38016A00" w:rsidR="00D37A6F" w:rsidRPr="00CB6061" w:rsidRDefault="00D37A6F" w:rsidP="00D37A6F">
            <w:pPr>
              <w:spacing w:line="240" w:lineRule="exact"/>
              <w:ind w:left="141" w:right="-81"/>
              <w:rPr>
                <w:rFonts w:cs="Times New Roman"/>
                <w:b/>
                <w:bCs/>
                <w:spacing w:val="-4"/>
                <w:sz w:val="18"/>
                <w:szCs w:val="18"/>
                <w:lang w:bidi="th-TH"/>
              </w:rPr>
            </w:pPr>
            <w:r w:rsidRPr="00CB6061">
              <w:rPr>
                <w:rFonts w:cs="Times New Roman"/>
                <w:b/>
                <w:bCs/>
                <w:spacing w:val="-4"/>
                <w:sz w:val="18"/>
                <w:szCs w:val="18"/>
              </w:rPr>
              <w:t>At 31 December 202</w:t>
            </w:r>
            <w:r>
              <w:rPr>
                <w:rFonts w:cs="Times New Roman"/>
                <w:b/>
                <w:bCs/>
                <w:spacing w:val="-4"/>
                <w:sz w:val="18"/>
                <w:szCs w:val="18"/>
              </w:rPr>
              <w:t>4</w:t>
            </w:r>
          </w:p>
        </w:tc>
        <w:tc>
          <w:tcPr>
            <w:tcW w:w="1013" w:type="dxa"/>
            <w:vAlign w:val="bottom"/>
          </w:tcPr>
          <w:p w14:paraId="7401721A" w14:textId="68472137" w:rsidR="00D37A6F" w:rsidRPr="00295F7D" w:rsidRDefault="00D37A6F" w:rsidP="00D37A6F">
            <w:pPr>
              <w:pBdr>
                <w:bottom w:val="double" w:sz="4" w:space="1" w:color="auto"/>
              </w:pBdr>
              <w:tabs>
                <w:tab w:val="decimal" w:pos="752"/>
              </w:tabs>
              <w:spacing w:line="240" w:lineRule="exact"/>
              <w:ind w:right="-72"/>
              <w:rPr>
                <w:rFonts w:cs="Times New Roman"/>
                <w:b/>
                <w:bCs/>
                <w:sz w:val="18"/>
                <w:szCs w:val="18"/>
              </w:rPr>
            </w:pPr>
            <w:r w:rsidRPr="00D37C2D">
              <w:rPr>
                <w:rFonts w:cs="Times New Roman"/>
                <w:b/>
                <w:bCs/>
                <w:sz w:val="18"/>
                <w:szCs w:val="18"/>
              </w:rPr>
              <w:t>217,154</w:t>
            </w:r>
          </w:p>
        </w:tc>
        <w:tc>
          <w:tcPr>
            <w:tcW w:w="992" w:type="dxa"/>
            <w:vAlign w:val="bottom"/>
          </w:tcPr>
          <w:p w14:paraId="768355B7" w14:textId="17CE52EF" w:rsidR="00D37A6F" w:rsidRPr="00295F7D" w:rsidRDefault="00D37A6F" w:rsidP="00D37A6F">
            <w:pPr>
              <w:pBdr>
                <w:bottom w:val="double" w:sz="4" w:space="1" w:color="auto"/>
              </w:pBdr>
              <w:tabs>
                <w:tab w:val="decimal" w:pos="770"/>
              </w:tabs>
              <w:spacing w:line="240" w:lineRule="exact"/>
              <w:ind w:right="-72"/>
              <w:rPr>
                <w:rFonts w:cs="Times New Roman"/>
                <w:b/>
                <w:bCs/>
                <w:sz w:val="18"/>
                <w:szCs w:val="18"/>
              </w:rPr>
            </w:pPr>
            <w:r w:rsidRPr="00D37C2D">
              <w:rPr>
                <w:rFonts w:cs="Times New Roman"/>
                <w:b/>
                <w:bCs/>
                <w:sz w:val="18"/>
                <w:szCs w:val="18"/>
              </w:rPr>
              <w:t>135,298</w:t>
            </w:r>
          </w:p>
        </w:tc>
        <w:tc>
          <w:tcPr>
            <w:tcW w:w="1028" w:type="dxa"/>
            <w:vAlign w:val="bottom"/>
          </w:tcPr>
          <w:p w14:paraId="277C3A81" w14:textId="63EF2E14" w:rsidR="00D37A6F" w:rsidRPr="00295F7D" w:rsidRDefault="00D37A6F" w:rsidP="00D37A6F">
            <w:pPr>
              <w:pBdr>
                <w:bottom w:val="double" w:sz="4" w:space="1" w:color="auto"/>
              </w:pBdr>
              <w:tabs>
                <w:tab w:val="decimal" w:pos="812"/>
              </w:tabs>
              <w:spacing w:line="240" w:lineRule="exact"/>
              <w:ind w:right="-72"/>
              <w:rPr>
                <w:rFonts w:cs="Times New Roman"/>
                <w:b/>
                <w:bCs/>
                <w:sz w:val="18"/>
                <w:szCs w:val="18"/>
              </w:rPr>
            </w:pPr>
            <w:r w:rsidRPr="00D37C2D">
              <w:rPr>
                <w:rFonts w:cs="Times New Roman"/>
                <w:b/>
                <w:bCs/>
                <w:sz w:val="18"/>
                <w:szCs w:val="18"/>
              </w:rPr>
              <w:t>53,373</w:t>
            </w:r>
          </w:p>
        </w:tc>
        <w:tc>
          <w:tcPr>
            <w:tcW w:w="1075" w:type="dxa"/>
            <w:vAlign w:val="bottom"/>
          </w:tcPr>
          <w:p w14:paraId="63DD256D" w14:textId="2A5C12DE" w:rsidR="00D37A6F" w:rsidRPr="00295F7D" w:rsidRDefault="00D37A6F" w:rsidP="00D37A6F">
            <w:pPr>
              <w:pBdr>
                <w:bottom w:val="double" w:sz="4" w:space="1" w:color="auto"/>
              </w:pBdr>
              <w:tabs>
                <w:tab w:val="decimal" w:pos="775"/>
              </w:tabs>
              <w:spacing w:line="240" w:lineRule="exact"/>
              <w:ind w:right="-72"/>
              <w:rPr>
                <w:rFonts w:cs="Times New Roman"/>
                <w:b/>
                <w:bCs/>
                <w:sz w:val="18"/>
                <w:szCs w:val="18"/>
              </w:rPr>
            </w:pPr>
            <w:r w:rsidRPr="00D37C2D">
              <w:rPr>
                <w:rFonts w:cs="Times New Roman"/>
                <w:b/>
                <w:bCs/>
                <w:sz w:val="18"/>
                <w:szCs w:val="18"/>
              </w:rPr>
              <w:t>179,841</w:t>
            </w:r>
          </w:p>
        </w:tc>
        <w:tc>
          <w:tcPr>
            <w:tcW w:w="1085" w:type="dxa"/>
            <w:vAlign w:val="bottom"/>
          </w:tcPr>
          <w:p w14:paraId="35F1BA23" w14:textId="7964DD8F" w:rsidR="00D37A6F" w:rsidRPr="00295F7D" w:rsidRDefault="00D37A6F" w:rsidP="00D37A6F">
            <w:pPr>
              <w:pBdr>
                <w:bottom w:val="double" w:sz="4" w:space="1" w:color="auto"/>
              </w:pBdr>
              <w:tabs>
                <w:tab w:val="decimal" w:pos="840"/>
              </w:tabs>
              <w:spacing w:line="240" w:lineRule="exact"/>
              <w:ind w:right="-72"/>
              <w:rPr>
                <w:rFonts w:cs="Times New Roman"/>
                <w:b/>
                <w:bCs/>
                <w:sz w:val="18"/>
                <w:szCs w:val="18"/>
              </w:rPr>
            </w:pPr>
            <w:r w:rsidRPr="00D37C2D">
              <w:rPr>
                <w:rFonts w:cs="Times New Roman"/>
                <w:b/>
                <w:bCs/>
                <w:sz w:val="18"/>
                <w:szCs w:val="18"/>
              </w:rPr>
              <w:t>890,996</w:t>
            </w:r>
          </w:p>
        </w:tc>
        <w:tc>
          <w:tcPr>
            <w:tcW w:w="1085" w:type="dxa"/>
            <w:vAlign w:val="bottom"/>
          </w:tcPr>
          <w:p w14:paraId="157EAE01" w14:textId="3B071E94" w:rsidR="00D37A6F" w:rsidRPr="00295F7D" w:rsidRDefault="00D37A6F" w:rsidP="00D37A6F">
            <w:pPr>
              <w:pBdr>
                <w:bottom w:val="double" w:sz="4" w:space="1" w:color="auto"/>
              </w:pBdr>
              <w:tabs>
                <w:tab w:val="decimal" w:pos="840"/>
              </w:tabs>
              <w:spacing w:line="240" w:lineRule="exact"/>
              <w:ind w:right="-72"/>
              <w:rPr>
                <w:rFonts w:cs="Times New Roman"/>
                <w:b/>
                <w:bCs/>
                <w:sz w:val="18"/>
                <w:szCs w:val="18"/>
              </w:rPr>
            </w:pPr>
            <w:r w:rsidRPr="00D37C2D">
              <w:rPr>
                <w:rFonts w:cs="Times New Roman"/>
                <w:b/>
                <w:bCs/>
                <w:sz w:val="18"/>
                <w:szCs w:val="18"/>
                <w:cs/>
                <w:lang w:bidi="th-TH"/>
              </w:rPr>
              <w:t>3</w:t>
            </w:r>
            <w:r w:rsidRPr="00D37C2D">
              <w:rPr>
                <w:rFonts w:cs="Times New Roman"/>
                <w:b/>
                <w:bCs/>
                <w:sz w:val="18"/>
                <w:szCs w:val="18"/>
              </w:rPr>
              <w:t>,</w:t>
            </w:r>
            <w:r w:rsidRPr="00D37C2D">
              <w:rPr>
                <w:rFonts w:cs="Times New Roman"/>
                <w:b/>
                <w:bCs/>
                <w:sz w:val="18"/>
                <w:szCs w:val="18"/>
                <w:cs/>
                <w:lang w:bidi="th-TH"/>
              </w:rPr>
              <w:t>075</w:t>
            </w:r>
          </w:p>
        </w:tc>
        <w:tc>
          <w:tcPr>
            <w:tcW w:w="1095" w:type="dxa"/>
            <w:vAlign w:val="bottom"/>
          </w:tcPr>
          <w:p w14:paraId="37E6154F" w14:textId="21FDEF03" w:rsidR="00D37A6F" w:rsidRPr="00295F7D" w:rsidRDefault="00D37A6F" w:rsidP="00D37A6F">
            <w:pPr>
              <w:pBdr>
                <w:bottom w:val="double" w:sz="4" w:space="1" w:color="auto"/>
              </w:pBdr>
              <w:tabs>
                <w:tab w:val="decimal" w:pos="842"/>
              </w:tabs>
              <w:spacing w:line="240" w:lineRule="exact"/>
              <w:ind w:right="-72"/>
              <w:rPr>
                <w:rFonts w:cs="Times New Roman"/>
                <w:b/>
                <w:bCs/>
                <w:sz w:val="18"/>
                <w:szCs w:val="18"/>
                <w:lang w:bidi="th-TH"/>
              </w:rPr>
            </w:pPr>
            <w:r w:rsidRPr="00D37C2D">
              <w:rPr>
                <w:rFonts w:cs="Times New Roman"/>
                <w:b/>
                <w:bCs/>
                <w:sz w:val="18"/>
                <w:szCs w:val="18"/>
              </w:rPr>
              <w:t>1,479,737</w:t>
            </w:r>
          </w:p>
        </w:tc>
      </w:tr>
      <w:tr w:rsidR="00D37A6F" w:rsidRPr="00CB6061" w14:paraId="71554077" w14:textId="77777777" w:rsidTr="00562AE2">
        <w:tc>
          <w:tcPr>
            <w:tcW w:w="2502" w:type="dxa"/>
            <w:vAlign w:val="bottom"/>
          </w:tcPr>
          <w:p w14:paraId="09A5E9B4" w14:textId="419AE63F" w:rsidR="00D37A6F" w:rsidRPr="00CB6061" w:rsidRDefault="00D37A6F" w:rsidP="00D37A6F">
            <w:pPr>
              <w:spacing w:line="240" w:lineRule="exact"/>
              <w:ind w:left="141" w:right="-81"/>
              <w:rPr>
                <w:rFonts w:cs="Times New Roman"/>
                <w:b/>
                <w:bCs/>
                <w:spacing w:val="-6"/>
                <w:sz w:val="18"/>
                <w:szCs w:val="18"/>
              </w:rPr>
            </w:pPr>
            <w:r w:rsidRPr="00CB6061">
              <w:rPr>
                <w:rFonts w:cs="Times New Roman"/>
                <w:b/>
                <w:bCs/>
                <w:sz w:val="18"/>
                <w:szCs w:val="18"/>
              </w:rPr>
              <w:t xml:space="preserve">At </w:t>
            </w:r>
            <w:r>
              <w:rPr>
                <w:rFonts w:cs="Times New Roman"/>
                <w:b/>
                <w:bCs/>
                <w:spacing w:val="-4"/>
                <w:sz w:val="18"/>
                <w:szCs w:val="18"/>
              </w:rPr>
              <w:t>30 June 2025</w:t>
            </w:r>
          </w:p>
        </w:tc>
        <w:tc>
          <w:tcPr>
            <w:tcW w:w="1013" w:type="dxa"/>
            <w:vAlign w:val="bottom"/>
          </w:tcPr>
          <w:p w14:paraId="3D03619A" w14:textId="735290CE" w:rsidR="00D37A6F" w:rsidRPr="00AA6956" w:rsidRDefault="00D37A6F" w:rsidP="00AA6956">
            <w:pPr>
              <w:pBdr>
                <w:bottom w:val="double" w:sz="4" w:space="1" w:color="auto"/>
              </w:pBdr>
              <w:tabs>
                <w:tab w:val="decimal" w:pos="752"/>
              </w:tabs>
              <w:spacing w:line="240" w:lineRule="exact"/>
              <w:ind w:right="-72"/>
              <w:rPr>
                <w:rFonts w:cs="Times New Roman"/>
                <w:b/>
                <w:bCs/>
                <w:sz w:val="18"/>
                <w:szCs w:val="18"/>
                <w:lang w:bidi="th-TH"/>
              </w:rPr>
            </w:pPr>
            <w:r w:rsidRPr="00AA6956">
              <w:rPr>
                <w:rFonts w:cs="Times New Roman"/>
                <w:b/>
                <w:bCs/>
                <w:sz w:val="18"/>
                <w:szCs w:val="18"/>
                <w:cs/>
                <w:lang w:bidi="th-TH"/>
              </w:rPr>
              <w:t>212</w:t>
            </w:r>
            <w:r w:rsidRPr="00AA6956">
              <w:rPr>
                <w:rFonts w:cs="Times New Roman"/>
                <w:b/>
                <w:bCs/>
                <w:sz w:val="18"/>
                <w:szCs w:val="18"/>
              </w:rPr>
              <w:t>,</w:t>
            </w:r>
            <w:r w:rsidRPr="00AA6956">
              <w:rPr>
                <w:rFonts w:cs="Times New Roman"/>
                <w:b/>
                <w:bCs/>
                <w:sz w:val="18"/>
                <w:szCs w:val="18"/>
                <w:cs/>
                <w:lang w:bidi="th-TH"/>
              </w:rPr>
              <w:t>240</w:t>
            </w:r>
          </w:p>
        </w:tc>
        <w:tc>
          <w:tcPr>
            <w:tcW w:w="992" w:type="dxa"/>
            <w:vAlign w:val="bottom"/>
          </w:tcPr>
          <w:p w14:paraId="45C42829" w14:textId="0E3B54CC" w:rsidR="00D37A6F" w:rsidRPr="00295F7D" w:rsidRDefault="00D37A6F" w:rsidP="00AA6956">
            <w:pPr>
              <w:pBdr>
                <w:bottom w:val="double" w:sz="4" w:space="1" w:color="auto"/>
              </w:pBdr>
              <w:tabs>
                <w:tab w:val="decimal" w:pos="770"/>
              </w:tabs>
              <w:spacing w:line="240" w:lineRule="exact"/>
              <w:ind w:right="-72"/>
              <w:rPr>
                <w:rFonts w:cs="Times New Roman"/>
                <w:b/>
                <w:bCs/>
                <w:sz w:val="18"/>
                <w:szCs w:val="18"/>
              </w:rPr>
            </w:pPr>
            <w:r w:rsidRPr="00D37A6F">
              <w:rPr>
                <w:rFonts w:cs="Times New Roman"/>
                <w:b/>
                <w:bCs/>
                <w:sz w:val="18"/>
                <w:szCs w:val="18"/>
              </w:rPr>
              <w:t>131,880</w:t>
            </w:r>
          </w:p>
        </w:tc>
        <w:tc>
          <w:tcPr>
            <w:tcW w:w="1028" w:type="dxa"/>
            <w:vAlign w:val="bottom"/>
          </w:tcPr>
          <w:p w14:paraId="11459739" w14:textId="7D810739" w:rsidR="00D37A6F" w:rsidRPr="00295F7D" w:rsidRDefault="00D37A6F" w:rsidP="00AA6956">
            <w:pPr>
              <w:pBdr>
                <w:bottom w:val="double" w:sz="4" w:space="1" w:color="auto"/>
              </w:pBdr>
              <w:tabs>
                <w:tab w:val="decimal" w:pos="812"/>
              </w:tabs>
              <w:spacing w:line="240" w:lineRule="exact"/>
              <w:ind w:right="-72"/>
              <w:rPr>
                <w:rFonts w:cs="Times New Roman"/>
                <w:b/>
                <w:bCs/>
                <w:sz w:val="18"/>
                <w:szCs w:val="18"/>
              </w:rPr>
            </w:pPr>
            <w:r w:rsidRPr="00D37A6F">
              <w:rPr>
                <w:rFonts w:cs="Times New Roman"/>
                <w:b/>
                <w:bCs/>
                <w:sz w:val="18"/>
                <w:szCs w:val="18"/>
              </w:rPr>
              <w:t>51,375</w:t>
            </w:r>
          </w:p>
        </w:tc>
        <w:tc>
          <w:tcPr>
            <w:tcW w:w="1075" w:type="dxa"/>
            <w:vAlign w:val="bottom"/>
          </w:tcPr>
          <w:p w14:paraId="35C70F85" w14:textId="02C5795B" w:rsidR="00D37A6F" w:rsidRPr="00AA6956" w:rsidRDefault="00D37A6F" w:rsidP="00AA6956">
            <w:pPr>
              <w:pBdr>
                <w:bottom w:val="double" w:sz="4" w:space="1" w:color="auto"/>
              </w:pBdr>
              <w:tabs>
                <w:tab w:val="decimal" w:pos="775"/>
              </w:tabs>
              <w:spacing w:line="240" w:lineRule="exact"/>
              <w:ind w:right="-72"/>
              <w:rPr>
                <w:rFonts w:cs="Times New Roman"/>
                <w:b/>
                <w:bCs/>
                <w:sz w:val="18"/>
                <w:szCs w:val="18"/>
                <w:lang w:bidi="th-TH"/>
              </w:rPr>
            </w:pPr>
            <w:r w:rsidRPr="00D37A6F">
              <w:rPr>
                <w:rFonts w:cs="Times New Roman"/>
                <w:b/>
                <w:bCs/>
                <w:sz w:val="18"/>
                <w:szCs w:val="18"/>
              </w:rPr>
              <w:t>207,263</w:t>
            </w:r>
          </w:p>
        </w:tc>
        <w:tc>
          <w:tcPr>
            <w:tcW w:w="1085" w:type="dxa"/>
            <w:vAlign w:val="bottom"/>
          </w:tcPr>
          <w:p w14:paraId="30AB226E" w14:textId="5C30EEA9" w:rsidR="00D37A6F" w:rsidRPr="00AA6956" w:rsidRDefault="00D37A6F" w:rsidP="00AA6956">
            <w:pPr>
              <w:pBdr>
                <w:bottom w:val="double" w:sz="4" w:space="1" w:color="auto"/>
              </w:pBdr>
              <w:tabs>
                <w:tab w:val="decimal" w:pos="840"/>
              </w:tabs>
              <w:spacing w:line="240" w:lineRule="exact"/>
              <w:ind w:right="-72"/>
              <w:rPr>
                <w:rFonts w:cs="Times New Roman"/>
                <w:b/>
                <w:bCs/>
                <w:sz w:val="18"/>
                <w:szCs w:val="18"/>
                <w:cs/>
                <w:lang w:bidi="th-TH"/>
              </w:rPr>
            </w:pPr>
            <w:r w:rsidRPr="00AA6956">
              <w:rPr>
                <w:rFonts w:cs="Times New Roman"/>
                <w:b/>
                <w:bCs/>
                <w:sz w:val="18"/>
                <w:szCs w:val="18"/>
                <w:cs/>
                <w:lang w:bidi="th-TH"/>
              </w:rPr>
              <w:t>1</w:t>
            </w:r>
            <w:r w:rsidRPr="00AA6956">
              <w:rPr>
                <w:rFonts w:cs="Times New Roman"/>
                <w:b/>
                <w:bCs/>
                <w:sz w:val="18"/>
                <w:szCs w:val="18"/>
              </w:rPr>
              <w:t>,</w:t>
            </w:r>
            <w:r w:rsidRPr="00AA6956">
              <w:rPr>
                <w:rFonts w:cs="Times New Roman"/>
                <w:b/>
                <w:bCs/>
                <w:sz w:val="18"/>
                <w:szCs w:val="18"/>
                <w:cs/>
                <w:lang w:bidi="th-TH"/>
              </w:rPr>
              <w:t>069</w:t>
            </w:r>
            <w:r w:rsidRPr="00AA6956">
              <w:rPr>
                <w:rFonts w:cs="Times New Roman"/>
                <w:b/>
                <w:bCs/>
                <w:sz w:val="18"/>
                <w:szCs w:val="18"/>
              </w:rPr>
              <w:t>,</w:t>
            </w:r>
            <w:r w:rsidRPr="00AA6956">
              <w:rPr>
                <w:rFonts w:cs="Times New Roman"/>
                <w:b/>
                <w:bCs/>
                <w:sz w:val="18"/>
                <w:szCs w:val="18"/>
                <w:cs/>
                <w:lang w:bidi="th-TH"/>
              </w:rPr>
              <w:t>214</w:t>
            </w:r>
          </w:p>
        </w:tc>
        <w:tc>
          <w:tcPr>
            <w:tcW w:w="1085" w:type="dxa"/>
            <w:vAlign w:val="bottom"/>
          </w:tcPr>
          <w:p w14:paraId="3054A9E2" w14:textId="0ED52075" w:rsidR="00D37A6F" w:rsidRPr="00295F7D" w:rsidRDefault="00D37A6F" w:rsidP="00AA6956">
            <w:pPr>
              <w:pBdr>
                <w:bottom w:val="double" w:sz="4" w:space="1" w:color="auto"/>
              </w:pBdr>
              <w:tabs>
                <w:tab w:val="decimal" w:pos="840"/>
              </w:tabs>
              <w:spacing w:line="240" w:lineRule="exact"/>
              <w:ind w:right="-72"/>
              <w:rPr>
                <w:rFonts w:cs="Times New Roman"/>
                <w:b/>
                <w:bCs/>
                <w:sz w:val="18"/>
                <w:szCs w:val="18"/>
                <w:cs/>
                <w:lang w:bidi="th-TH"/>
              </w:rPr>
            </w:pPr>
            <w:r w:rsidRPr="00AA6956">
              <w:rPr>
                <w:rFonts w:cs="Times New Roman"/>
                <w:b/>
                <w:bCs/>
                <w:sz w:val="18"/>
                <w:szCs w:val="18"/>
                <w:cs/>
                <w:lang w:bidi="th-TH"/>
              </w:rPr>
              <w:t>3</w:t>
            </w:r>
            <w:r w:rsidRPr="00D37A6F">
              <w:rPr>
                <w:rFonts w:cs="Times New Roman"/>
                <w:b/>
                <w:bCs/>
                <w:sz w:val="18"/>
                <w:szCs w:val="18"/>
              </w:rPr>
              <w:t>,</w:t>
            </w:r>
            <w:r w:rsidRPr="00AA6956">
              <w:rPr>
                <w:rFonts w:cs="Times New Roman"/>
                <w:b/>
                <w:bCs/>
                <w:sz w:val="18"/>
                <w:szCs w:val="18"/>
                <w:cs/>
                <w:lang w:bidi="th-TH"/>
              </w:rPr>
              <w:t>199</w:t>
            </w:r>
          </w:p>
        </w:tc>
        <w:tc>
          <w:tcPr>
            <w:tcW w:w="1095" w:type="dxa"/>
            <w:vAlign w:val="bottom"/>
          </w:tcPr>
          <w:p w14:paraId="3B06075D" w14:textId="0DADB1A3" w:rsidR="00D37A6F" w:rsidRPr="00295F7D" w:rsidRDefault="00D37A6F" w:rsidP="00AA6956">
            <w:pPr>
              <w:pBdr>
                <w:bottom w:val="double" w:sz="4" w:space="1" w:color="auto"/>
              </w:pBdr>
              <w:tabs>
                <w:tab w:val="decimal" w:pos="842"/>
              </w:tabs>
              <w:spacing w:line="240" w:lineRule="exact"/>
              <w:ind w:right="-72"/>
              <w:rPr>
                <w:rFonts w:cs="Times New Roman"/>
                <w:b/>
                <w:bCs/>
                <w:sz w:val="18"/>
                <w:szCs w:val="18"/>
              </w:rPr>
            </w:pPr>
            <w:r w:rsidRPr="00D37A6F">
              <w:rPr>
                <w:rFonts w:cs="Times New Roman"/>
                <w:b/>
                <w:bCs/>
                <w:sz w:val="18"/>
                <w:szCs w:val="18"/>
              </w:rPr>
              <w:t>1,675,171</w:t>
            </w:r>
          </w:p>
        </w:tc>
      </w:tr>
    </w:tbl>
    <w:p w14:paraId="632F96C7" w14:textId="54248A6E" w:rsidR="00F70873" w:rsidRDefault="00F70873"/>
    <w:tbl>
      <w:tblPr>
        <w:tblW w:w="9875" w:type="dxa"/>
        <w:tblInd w:w="288" w:type="dxa"/>
        <w:tblLayout w:type="fixed"/>
        <w:tblLook w:val="01E0" w:firstRow="1" w:lastRow="1" w:firstColumn="1" w:lastColumn="1" w:noHBand="0" w:noVBand="0"/>
      </w:tblPr>
      <w:tblGrid>
        <w:gridCol w:w="2502"/>
        <w:gridCol w:w="1013"/>
        <w:gridCol w:w="992"/>
        <w:gridCol w:w="1028"/>
        <w:gridCol w:w="1075"/>
        <w:gridCol w:w="1085"/>
        <w:gridCol w:w="1085"/>
        <w:gridCol w:w="1095"/>
      </w:tblGrid>
      <w:tr w:rsidR="00400B41" w:rsidRPr="003F7997" w14:paraId="129DD14F" w14:textId="77777777" w:rsidTr="00EC65EE">
        <w:trPr>
          <w:tblHeader/>
        </w:trPr>
        <w:tc>
          <w:tcPr>
            <w:tcW w:w="2502" w:type="dxa"/>
            <w:vAlign w:val="bottom"/>
          </w:tcPr>
          <w:p w14:paraId="757C1055" w14:textId="478C0F31" w:rsidR="00400B41" w:rsidRPr="003F7997" w:rsidRDefault="00400B41" w:rsidP="00DA0700">
            <w:pPr>
              <w:spacing w:line="240" w:lineRule="atLeast"/>
              <w:ind w:left="261" w:right="-18"/>
              <w:rPr>
                <w:rFonts w:cs="Times New Roman"/>
                <w:b/>
                <w:bCs/>
                <w:i/>
                <w:iCs/>
                <w:sz w:val="18"/>
                <w:szCs w:val="18"/>
              </w:rPr>
            </w:pPr>
          </w:p>
        </w:tc>
        <w:tc>
          <w:tcPr>
            <w:tcW w:w="7373" w:type="dxa"/>
            <w:gridSpan w:val="7"/>
            <w:vAlign w:val="bottom"/>
          </w:tcPr>
          <w:p w14:paraId="70E815EB" w14:textId="3225FCCE" w:rsidR="00400B41" w:rsidRPr="003F7997" w:rsidRDefault="00400B41" w:rsidP="00DA0700">
            <w:pPr>
              <w:spacing w:line="240" w:lineRule="atLeast"/>
              <w:ind w:right="-173"/>
              <w:jc w:val="center"/>
              <w:rPr>
                <w:rFonts w:cs="Times New Roman"/>
                <w:sz w:val="18"/>
                <w:szCs w:val="18"/>
                <w:lang w:bidi="th-TH"/>
              </w:rPr>
            </w:pPr>
            <w:r w:rsidRPr="003F7997">
              <w:rPr>
                <w:rFonts w:cs="Times New Roman"/>
                <w:b/>
                <w:bCs/>
                <w:sz w:val="18"/>
                <w:szCs w:val="18"/>
              </w:rPr>
              <w:t>The Bank</w:t>
            </w:r>
          </w:p>
        </w:tc>
      </w:tr>
      <w:tr w:rsidR="00BD2289" w:rsidRPr="003F7997" w14:paraId="3918DD7C" w14:textId="77777777" w:rsidTr="00EC65EE">
        <w:trPr>
          <w:tblHeader/>
        </w:trPr>
        <w:tc>
          <w:tcPr>
            <w:tcW w:w="2502" w:type="dxa"/>
            <w:vAlign w:val="bottom"/>
          </w:tcPr>
          <w:p w14:paraId="2CB69D25" w14:textId="77777777" w:rsidR="00BD2289" w:rsidRPr="003F7997" w:rsidRDefault="00BD2289" w:rsidP="00DA0700">
            <w:pPr>
              <w:spacing w:line="240" w:lineRule="atLeast"/>
              <w:ind w:left="261" w:right="-18"/>
              <w:rPr>
                <w:rFonts w:cs="Times New Roman"/>
                <w:b/>
                <w:bCs/>
                <w:i/>
                <w:iCs/>
                <w:sz w:val="18"/>
                <w:szCs w:val="18"/>
              </w:rPr>
            </w:pPr>
          </w:p>
        </w:tc>
        <w:tc>
          <w:tcPr>
            <w:tcW w:w="1013" w:type="dxa"/>
            <w:vAlign w:val="bottom"/>
          </w:tcPr>
          <w:p w14:paraId="74B752A1" w14:textId="77777777" w:rsidR="00BD2289" w:rsidRPr="003F7997" w:rsidRDefault="00BD2289" w:rsidP="00DA0700">
            <w:pPr>
              <w:spacing w:line="240" w:lineRule="atLeast"/>
              <w:ind w:right="-173"/>
              <w:jc w:val="center"/>
              <w:rPr>
                <w:rFonts w:cs="Times New Roman"/>
                <w:sz w:val="18"/>
                <w:szCs w:val="18"/>
                <w:lang w:bidi="th-TH"/>
              </w:rPr>
            </w:pPr>
          </w:p>
        </w:tc>
        <w:tc>
          <w:tcPr>
            <w:tcW w:w="992" w:type="dxa"/>
            <w:vAlign w:val="bottom"/>
          </w:tcPr>
          <w:p w14:paraId="37E9E18D" w14:textId="77777777" w:rsidR="00BD2289" w:rsidRPr="003F7997" w:rsidRDefault="00BD2289" w:rsidP="00DA0700">
            <w:pPr>
              <w:spacing w:line="240" w:lineRule="atLeast"/>
              <w:ind w:right="-173"/>
              <w:jc w:val="center"/>
              <w:rPr>
                <w:rFonts w:cs="Times New Roman"/>
                <w:sz w:val="18"/>
                <w:szCs w:val="18"/>
                <w:lang w:bidi="th-TH"/>
              </w:rPr>
            </w:pPr>
          </w:p>
        </w:tc>
        <w:tc>
          <w:tcPr>
            <w:tcW w:w="1028" w:type="dxa"/>
          </w:tcPr>
          <w:p w14:paraId="227EA9D4"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Furniture</w:t>
            </w:r>
          </w:p>
        </w:tc>
        <w:tc>
          <w:tcPr>
            <w:tcW w:w="1075" w:type="dxa"/>
          </w:tcPr>
          <w:p w14:paraId="7045E80E"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Computers</w:t>
            </w:r>
          </w:p>
        </w:tc>
        <w:tc>
          <w:tcPr>
            <w:tcW w:w="1085" w:type="dxa"/>
          </w:tcPr>
          <w:p w14:paraId="44E44A36" w14:textId="77777777" w:rsidR="00BD2289" w:rsidRPr="003F7997" w:rsidRDefault="00BD2289" w:rsidP="00DA0700">
            <w:pPr>
              <w:spacing w:line="240" w:lineRule="atLeast"/>
              <w:ind w:right="-173"/>
              <w:jc w:val="center"/>
              <w:rPr>
                <w:rFonts w:cs="Times New Roman"/>
                <w:sz w:val="18"/>
                <w:szCs w:val="18"/>
                <w:lang w:bidi="th-TH"/>
              </w:rPr>
            </w:pPr>
          </w:p>
        </w:tc>
        <w:tc>
          <w:tcPr>
            <w:tcW w:w="1085" w:type="dxa"/>
            <w:vAlign w:val="bottom"/>
          </w:tcPr>
          <w:p w14:paraId="04FFCD77" w14:textId="77777777" w:rsidR="00BD2289" w:rsidRPr="003F7997" w:rsidRDefault="00BD2289" w:rsidP="00DA0700">
            <w:pPr>
              <w:spacing w:line="240" w:lineRule="atLeast"/>
              <w:ind w:right="-173"/>
              <w:jc w:val="center"/>
              <w:rPr>
                <w:rFonts w:cs="Times New Roman"/>
                <w:sz w:val="18"/>
                <w:szCs w:val="18"/>
                <w:lang w:bidi="th-TH"/>
              </w:rPr>
            </w:pPr>
          </w:p>
        </w:tc>
        <w:tc>
          <w:tcPr>
            <w:tcW w:w="1095" w:type="dxa"/>
          </w:tcPr>
          <w:p w14:paraId="647A0B85" w14:textId="77777777" w:rsidR="00BD2289" w:rsidRPr="003F7997" w:rsidRDefault="00BD2289" w:rsidP="00DA0700">
            <w:pPr>
              <w:spacing w:line="240" w:lineRule="atLeast"/>
              <w:ind w:right="-173"/>
              <w:jc w:val="center"/>
              <w:rPr>
                <w:rFonts w:cs="Times New Roman"/>
                <w:sz w:val="18"/>
                <w:szCs w:val="18"/>
                <w:lang w:bidi="th-TH"/>
              </w:rPr>
            </w:pPr>
          </w:p>
        </w:tc>
      </w:tr>
      <w:tr w:rsidR="00BD2289" w:rsidRPr="003F7997" w14:paraId="5811189F" w14:textId="77777777" w:rsidTr="00EC65EE">
        <w:trPr>
          <w:tblHeader/>
        </w:trPr>
        <w:tc>
          <w:tcPr>
            <w:tcW w:w="2502" w:type="dxa"/>
            <w:vAlign w:val="bottom"/>
          </w:tcPr>
          <w:p w14:paraId="09F5B4AB" w14:textId="77777777" w:rsidR="00BD2289" w:rsidRPr="003F7997" w:rsidRDefault="00BD2289" w:rsidP="00DA0700">
            <w:pPr>
              <w:spacing w:line="240" w:lineRule="atLeast"/>
              <w:ind w:left="261" w:right="-18"/>
              <w:rPr>
                <w:rFonts w:cs="Times New Roman"/>
                <w:b/>
                <w:bCs/>
                <w:i/>
                <w:iCs/>
                <w:sz w:val="18"/>
                <w:szCs w:val="18"/>
              </w:rPr>
            </w:pPr>
          </w:p>
        </w:tc>
        <w:tc>
          <w:tcPr>
            <w:tcW w:w="1013" w:type="dxa"/>
          </w:tcPr>
          <w:p w14:paraId="3220B6B3" w14:textId="77777777" w:rsidR="00BD2289" w:rsidRPr="003F7997" w:rsidRDefault="00BD2289" w:rsidP="00DA0700">
            <w:pPr>
              <w:spacing w:line="240" w:lineRule="atLeast"/>
              <w:ind w:left="-117" w:right="-113"/>
              <w:jc w:val="center"/>
              <w:rPr>
                <w:rFonts w:cs="Times New Roman"/>
                <w:sz w:val="18"/>
                <w:szCs w:val="18"/>
              </w:rPr>
            </w:pPr>
          </w:p>
        </w:tc>
        <w:tc>
          <w:tcPr>
            <w:tcW w:w="992" w:type="dxa"/>
          </w:tcPr>
          <w:p w14:paraId="2C0DBBCF"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Leasehold</w:t>
            </w:r>
          </w:p>
        </w:tc>
        <w:tc>
          <w:tcPr>
            <w:tcW w:w="1028" w:type="dxa"/>
          </w:tcPr>
          <w:p w14:paraId="25EAB251" w14:textId="2E80BF2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and</w:t>
            </w:r>
          </w:p>
        </w:tc>
        <w:tc>
          <w:tcPr>
            <w:tcW w:w="1075" w:type="dxa"/>
          </w:tcPr>
          <w:p w14:paraId="37C79728"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and</w:t>
            </w:r>
          </w:p>
        </w:tc>
        <w:tc>
          <w:tcPr>
            <w:tcW w:w="1085" w:type="dxa"/>
          </w:tcPr>
          <w:p w14:paraId="7EFEA92D"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Right-of-use</w:t>
            </w:r>
          </w:p>
        </w:tc>
        <w:tc>
          <w:tcPr>
            <w:tcW w:w="1085" w:type="dxa"/>
          </w:tcPr>
          <w:p w14:paraId="0AAD26C7" w14:textId="2BD77AA2" w:rsidR="00BD2289" w:rsidRPr="003F7997" w:rsidRDefault="00BD2289" w:rsidP="00DA0700">
            <w:pPr>
              <w:spacing w:line="240" w:lineRule="atLeast"/>
              <w:ind w:left="-117" w:right="-113"/>
              <w:jc w:val="center"/>
              <w:rPr>
                <w:rFonts w:cs="Times New Roman"/>
                <w:sz w:val="18"/>
                <w:szCs w:val="18"/>
              </w:rPr>
            </w:pPr>
          </w:p>
        </w:tc>
        <w:tc>
          <w:tcPr>
            <w:tcW w:w="1095" w:type="dxa"/>
          </w:tcPr>
          <w:p w14:paraId="2FB5447C" w14:textId="77777777" w:rsidR="00BD2289" w:rsidRPr="003F7997" w:rsidRDefault="00BD2289" w:rsidP="00DA0700">
            <w:pPr>
              <w:spacing w:line="240" w:lineRule="atLeast"/>
              <w:ind w:right="-173"/>
              <w:jc w:val="center"/>
              <w:rPr>
                <w:rFonts w:cs="Times New Roman"/>
                <w:sz w:val="18"/>
                <w:szCs w:val="18"/>
                <w:lang w:bidi="th-TH"/>
              </w:rPr>
            </w:pPr>
          </w:p>
        </w:tc>
      </w:tr>
      <w:tr w:rsidR="00BD2289" w:rsidRPr="003F7997" w14:paraId="62E008A9" w14:textId="77777777" w:rsidTr="00EC65EE">
        <w:trPr>
          <w:tblHeader/>
        </w:trPr>
        <w:tc>
          <w:tcPr>
            <w:tcW w:w="2502" w:type="dxa"/>
            <w:vAlign w:val="bottom"/>
          </w:tcPr>
          <w:p w14:paraId="22EA61DB" w14:textId="77777777" w:rsidR="00BD2289" w:rsidRPr="003F7997" w:rsidRDefault="00BD2289" w:rsidP="00DA0700">
            <w:pPr>
              <w:spacing w:line="240" w:lineRule="atLeast"/>
              <w:ind w:left="261" w:right="-18"/>
              <w:rPr>
                <w:rFonts w:cs="Times New Roman"/>
                <w:b/>
                <w:bCs/>
                <w:i/>
                <w:iCs/>
                <w:sz w:val="18"/>
                <w:szCs w:val="18"/>
              </w:rPr>
            </w:pPr>
          </w:p>
        </w:tc>
        <w:tc>
          <w:tcPr>
            <w:tcW w:w="1013" w:type="dxa"/>
          </w:tcPr>
          <w:p w14:paraId="14B8DD16"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Premises</w:t>
            </w:r>
          </w:p>
        </w:tc>
        <w:tc>
          <w:tcPr>
            <w:tcW w:w="992" w:type="dxa"/>
          </w:tcPr>
          <w:p w14:paraId="13065642"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improvement</w:t>
            </w:r>
          </w:p>
        </w:tc>
        <w:tc>
          <w:tcPr>
            <w:tcW w:w="1028" w:type="dxa"/>
          </w:tcPr>
          <w:p w14:paraId="7527DD77"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equipment</w:t>
            </w:r>
          </w:p>
        </w:tc>
        <w:tc>
          <w:tcPr>
            <w:tcW w:w="1075" w:type="dxa"/>
          </w:tcPr>
          <w:p w14:paraId="156826FA"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accessories</w:t>
            </w:r>
          </w:p>
        </w:tc>
        <w:tc>
          <w:tcPr>
            <w:tcW w:w="1085" w:type="dxa"/>
          </w:tcPr>
          <w:p w14:paraId="57AC0B54"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assets</w:t>
            </w:r>
          </w:p>
        </w:tc>
        <w:tc>
          <w:tcPr>
            <w:tcW w:w="1085" w:type="dxa"/>
          </w:tcPr>
          <w:p w14:paraId="7E3B6C6E" w14:textId="5A4DBB6A" w:rsidR="00BD2289" w:rsidRPr="003F7997" w:rsidRDefault="000B1DFD" w:rsidP="00DA0700">
            <w:pPr>
              <w:spacing w:line="240" w:lineRule="atLeast"/>
              <w:ind w:left="-117" w:right="-113"/>
              <w:jc w:val="center"/>
              <w:rPr>
                <w:rFonts w:cs="Times New Roman"/>
                <w:sz w:val="18"/>
                <w:szCs w:val="18"/>
              </w:rPr>
            </w:pPr>
            <w:r>
              <w:rPr>
                <w:rFonts w:cs="Times New Roman"/>
                <w:sz w:val="18"/>
                <w:szCs w:val="18"/>
              </w:rPr>
              <w:t>Others</w:t>
            </w:r>
          </w:p>
        </w:tc>
        <w:tc>
          <w:tcPr>
            <w:tcW w:w="1095" w:type="dxa"/>
          </w:tcPr>
          <w:p w14:paraId="48BBACC6"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Total</w:t>
            </w:r>
          </w:p>
        </w:tc>
      </w:tr>
      <w:tr w:rsidR="00400B41" w:rsidRPr="003F7997" w14:paraId="535DD673" w14:textId="77777777" w:rsidTr="00EC65EE">
        <w:trPr>
          <w:tblHeader/>
        </w:trPr>
        <w:tc>
          <w:tcPr>
            <w:tcW w:w="2502" w:type="dxa"/>
            <w:vAlign w:val="bottom"/>
          </w:tcPr>
          <w:p w14:paraId="3FBBFDC7" w14:textId="77777777" w:rsidR="00400B41" w:rsidRPr="003F7997" w:rsidRDefault="00400B41" w:rsidP="00DA0700">
            <w:pPr>
              <w:spacing w:line="240" w:lineRule="atLeast"/>
              <w:ind w:left="261" w:right="-18"/>
              <w:rPr>
                <w:rFonts w:cs="Times New Roman"/>
                <w:b/>
                <w:bCs/>
                <w:i/>
                <w:iCs/>
                <w:sz w:val="18"/>
                <w:szCs w:val="18"/>
              </w:rPr>
            </w:pPr>
          </w:p>
        </w:tc>
        <w:tc>
          <w:tcPr>
            <w:tcW w:w="7373" w:type="dxa"/>
            <w:gridSpan w:val="7"/>
          </w:tcPr>
          <w:p w14:paraId="5A7EF3DA" w14:textId="44657195" w:rsidR="00400B41" w:rsidRPr="003F7997" w:rsidRDefault="00400B41" w:rsidP="00DA0700">
            <w:pPr>
              <w:spacing w:line="240" w:lineRule="atLeast"/>
              <w:ind w:left="-117" w:right="-113"/>
              <w:jc w:val="center"/>
              <w:rPr>
                <w:rFonts w:cs="Times New Roman"/>
                <w:sz w:val="18"/>
                <w:szCs w:val="18"/>
              </w:rPr>
            </w:pPr>
            <w:r w:rsidRPr="003F7997">
              <w:rPr>
                <w:rFonts w:cs="Times New Roman"/>
                <w:i/>
                <w:iCs/>
                <w:sz w:val="18"/>
                <w:szCs w:val="18"/>
              </w:rPr>
              <w:t>(in thousand Baht)</w:t>
            </w:r>
          </w:p>
        </w:tc>
      </w:tr>
      <w:tr w:rsidR="00BD2289" w:rsidRPr="003F7997" w14:paraId="4B5E54D6" w14:textId="77777777" w:rsidTr="00562AE2">
        <w:tc>
          <w:tcPr>
            <w:tcW w:w="2502" w:type="dxa"/>
            <w:vAlign w:val="bottom"/>
          </w:tcPr>
          <w:p w14:paraId="25B04FC7" w14:textId="77777777" w:rsidR="00BD2289" w:rsidRPr="003F7997" w:rsidRDefault="00BD2289" w:rsidP="00562AE2">
            <w:pPr>
              <w:spacing w:line="240" w:lineRule="atLeast"/>
              <w:ind w:left="141" w:right="-18"/>
              <w:rPr>
                <w:rFonts w:cs="Times New Roman"/>
                <w:b/>
                <w:bCs/>
                <w:i/>
                <w:iCs/>
                <w:sz w:val="18"/>
                <w:szCs w:val="18"/>
              </w:rPr>
            </w:pPr>
            <w:r w:rsidRPr="003F7997">
              <w:rPr>
                <w:rFonts w:cs="Times New Roman"/>
                <w:b/>
                <w:bCs/>
                <w:i/>
                <w:iCs/>
                <w:sz w:val="18"/>
                <w:szCs w:val="18"/>
              </w:rPr>
              <w:t>Cost</w:t>
            </w:r>
          </w:p>
        </w:tc>
        <w:tc>
          <w:tcPr>
            <w:tcW w:w="1013" w:type="dxa"/>
            <w:vAlign w:val="bottom"/>
          </w:tcPr>
          <w:p w14:paraId="77F152D7" w14:textId="77777777" w:rsidR="00BD2289" w:rsidRPr="00F70873" w:rsidRDefault="00BD2289" w:rsidP="00562AE2">
            <w:pPr>
              <w:tabs>
                <w:tab w:val="decimal" w:pos="748"/>
              </w:tabs>
              <w:spacing w:line="240" w:lineRule="atLeast"/>
              <w:ind w:right="-169"/>
              <w:rPr>
                <w:rFonts w:cs="Times New Roman"/>
                <w:sz w:val="18"/>
                <w:szCs w:val="18"/>
                <w:lang w:bidi="th-TH"/>
              </w:rPr>
            </w:pPr>
          </w:p>
        </w:tc>
        <w:tc>
          <w:tcPr>
            <w:tcW w:w="992" w:type="dxa"/>
            <w:vAlign w:val="bottom"/>
          </w:tcPr>
          <w:p w14:paraId="0004023D" w14:textId="77777777" w:rsidR="00BD2289" w:rsidRPr="00F70873" w:rsidRDefault="00BD2289" w:rsidP="00562AE2">
            <w:pPr>
              <w:tabs>
                <w:tab w:val="decimal" w:pos="748"/>
              </w:tabs>
              <w:spacing w:line="240" w:lineRule="atLeast"/>
              <w:ind w:right="-169"/>
              <w:rPr>
                <w:rFonts w:cs="Times New Roman"/>
                <w:sz w:val="18"/>
                <w:szCs w:val="18"/>
                <w:lang w:bidi="th-TH"/>
              </w:rPr>
            </w:pPr>
          </w:p>
        </w:tc>
        <w:tc>
          <w:tcPr>
            <w:tcW w:w="1028" w:type="dxa"/>
            <w:vAlign w:val="bottom"/>
          </w:tcPr>
          <w:p w14:paraId="34D682A7" w14:textId="77777777" w:rsidR="00BD2289" w:rsidRPr="00F70873" w:rsidRDefault="00BD2289" w:rsidP="00562AE2">
            <w:pPr>
              <w:tabs>
                <w:tab w:val="decimal" w:pos="748"/>
              </w:tabs>
              <w:spacing w:line="240" w:lineRule="atLeast"/>
              <w:ind w:right="-169"/>
              <w:rPr>
                <w:rFonts w:cs="Times New Roman"/>
                <w:sz w:val="18"/>
                <w:szCs w:val="18"/>
                <w:lang w:bidi="th-TH"/>
              </w:rPr>
            </w:pPr>
          </w:p>
        </w:tc>
        <w:tc>
          <w:tcPr>
            <w:tcW w:w="1075" w:type="dxa"/>
            <w:vAlign w:val="bottom"/>
          </w:tcPr>
          <w:p w14:paraId="245F05C1" w14:textId="77777777" w:rsidR="00BD2289" w:rsidRPr="00F70873" w:rsidRDefault="00BD2289" w:rsidP="00562AE2">
            <w:pPr>
              <w:tabs>
                <w:tab w:val="decimal" w:pos="748"/>
              </w:tabs>
              <w:spacing w:line="240" w:lineRule="atLeast"/>
              <w:ind w:right="-169"/>
              <w:rPr>
                <w:rFonts w:cs="Times New Roman"/>
                <w:sz w:val="18"/>
                <w:szCs w:val="18"/>
                <w:lang w:bidi="th-TH"/>
              </w:rPr>
            </w:pPr>
          </w:p>
        </w:tc>
        <w:tc>
          <w:tcPr>
            <w:tcW w:w="1085" w:type="dxa"/>
            <w:vAlign w:val="bottom"/>
          </w:tcPr>
          <w:p w14:paraId="6C6C908B" w14:textId="77777777" w:rsidR="00BD2289" w:rsidRPr="00F70873" w:rsidRDefault="00BD2289" w:rsidP="00562AE2">
            <w:pPr>
              <w:tabs>
                <w:tab w:val="decimal" w:pos="748"/>
              </w:tabs>
              <w:spacing w:line="240" w:lineRule="atLeast"/>
              <w:ind w:right="-169"/>
              <w:rPr>
                <w:rFonts w:cs="Times New Roman"/>
                <w:sz w:val="18"/>
                <w:szCs w:val="18"/>
                <w:lang w:bidi="th-TH"/>
              </w:rPr>
            </w:pPr>
          </w:p>
        </w:tc>
        <w:tc>
          <w:tcPr>
            <w:tcW w:w="1085" w:type="dxa"/>
            <w:vAlign w:val="bottom"/>
          </w:tcPr>
          <w:p w14:paraId="1BF21B5F" w14:textId="77777777" w:rsidR="00BD2289" w:rsidRPr="00F70873" w:rsidRDefault="00BD2289" w:rsidP="00562AE2">
            <w:pPr>
              <w:tabs>
                <w:tab w:val="decimal" w:pos="748"/>
              </w:tabs>
              <w:spacing w:line="240" w:lineRule="atLeast"/>
              <w:ind w:right="-169"/>
              <w:rPr>
                <w:rFonts w:cs="Times New Roman"/>
                <w:sz w:val="18"/>
                <w:szCs w:val="18"/>
                <w:lang w:bidi="th-TH"/>
              </w:rPr>
            </w:pPr>
          </w:p>
        </w:tc>
        <w:tc>
          <w:tcPr>
            <w:tcW w:w="1095" w:type="dxa"/>
            <w:vAlign w:val="bottom"/>
          </w:tcPr>
          <w:p w14:paraId="3210D8EA" w14:textId="77777777" w:rsidR="00BD2289" w:rsidRPr="00F70873" w:rsidRDefault="00BD2289" w:rsidP="00562AE2">
            <w:pPr>
              <w:tabs>
                <w:tab w:val="decimal" w:pos="748"/>
              </w:tabs>
              <w:spacing w:line="240" w:lineRule="atLeast"/>
              <w:ind w:right="-169"/>
              <w:rPr>
                <w:rFonts w:cs="Times New Roman"/>
                <w:sz w:val="18"/>
                <w:szCs w:val="18"/>
                <w:lang w:bidi="th-TH"/>
              </w:rPr>
            </w:pPr>
          </w:p>
        </w:tc>
      </w:tr>
      <w:tr w:rsidR="00F70873" w:rsidRPr="003F7997" w14:paraId="7D939409" w14:textId="77777777" w:rsidTr="00562AE2">
        <w:tc>
          <w:tcPr>
            <w:tcW w:w="2502" w:type="dxa"/>
            <w:vAlign w:val="bottom"/>
          </w:tcPr>
          <w:p w14:paraId="7CE968AF" w14:textId="3C435FDE" w:rsidR="00F70873" w:rsidRPr="003F7997" w:rsidRDefault="00F70873" w:rsidP="00562AE2">
            <w:pPr>
              <w:spacing w:line="240" w:lineRule="atLeast"/>
              <w:ind w:left="141" w:right="-18"/>
              <w:rPr>
                <w:rFonts w:cs="Times New Roman"/>
                <w:sz w:val="18"/>
                <w:szCs w:val="18"/>
              </w:rPr>
            </w:pPr>
            <w:r w:rsidRPr="003F7997">
              <w:rPr>
                <w:rFonts w:cs="Times New Roman"/>
                <w:sz w:val="18"/>
                <w:szCs w:val="18"/>
              </w:rPr>
              <w:t xml:space="preserve">At </w:t>
            </w:r>
            <w:r w:rsidRPr="003F7997">
              <w:rPr>
                <w:rFonts w:cs="Times New Roman"/>
                <w:sz w:val="18"/>
                <w:szCs w:val="18"/>
                <w:lang w:bidi="th-TH"/>
              </w:rPr>
              <w:t>1 January</w:t>
            </w:r>
            <w:r w:rsidRPr="003F7997">
              <w:rPr>
                <w:rFonts w:cs="Times New Roman"/>
                <w:sz w:val="18"/>
                <w:szCs w:val="18"/>
              </w:rPr>
              <w:t xml:space="preserve"> 202</w:t>
            </w:r>
            <w:r>
              <w:rPr>
                <w:rFonts w:cs="Times New Roman"/>
                <w:sz w:val="18"/>
                <w:szCs w:val="18"/>
              </w:rPr>
              <w:t>4</w:t>
            </w:r>
          </w:p>
        </w:tc>
        <w:tc>
          <w:tcPr>
            <w:tcW w:w="1013" w:type="dxa"/>
            <w:vAlign w:val="bottom"/>
          </w:tcPr>
          <w:p w14:paraId="216204B3" w14:textId="0E39B813" w:rsidR="00F70873" w:rsidRPr="00F828FF" w:rsidRDefault="00F70873" w:rsidP="00562AE2">
            <w:pPr>
              <w:tabs>
                <w:tab w:val="decimal" w:pos="726"/>
              </w:tabs>
              <w:spacing w:line="240" w:lineRule="atLeast"/>
              <w:ind w:right="-169"/>
              <w:rPr>
                <w:rFonts w:cs="Times New Roman"/>
                <w:sz w:val="18"/>
                <w:szCs w:val="18"/>
              </w:rPr>
            </w:pPr>
            <w:r w:rsidRPr="00F828FF">
              <w:rPr>
                <w:rFonts w:cs="Times New Roman"/>
                <w:sz w:val="18"/>
                <w:szCs w:val="18"/>
              </w:rPr>
              <w:t>247,901</w:t>
            </w:r>
          </w:p>
        </w:tc>
        <w:tc>
          <w:tcPr>
            <w:tcW w:w="992" w:type="dxa"/>
            <w:vAlign w:val="bottom"/>
          </w:tcPr>
          <w:p w14:paraId="485B1C12" w14:textId="50731ABC" w:rsidR="00F70873" w:rsidRPr="00F828FF" w:rsidRDefault="00F70873" w:rsidP="00562AE2">
            <w:pPr>
              <w:tabs>
                <w:tab w:val="decimal" w:pos="723"/>
              </w:tabs>
              <w:spacing w:line="240" w:lineRule="atLeast"/>
              <w:ind w:right="-169"/>
              <w:rPr>
                <w:rFonts w:cs="Times New Roman"/>
                <w:sz w:val="18"/>
                <w:szCs w:val="18"/>
              </w:rPr>
            </w:pPr>
            <w:r w:rsidRPr="00F828FF">
              <w:rPr>
                <w:rFonts w:cs="Times New Roman"/>
                <w:sz w:val="18"/>
                <w:szCs w:val="18"/>
              </w:rPr>
              <w:t>402,566</w:t>
            </w:r>
          </w:p>
        </w:tc>
        <w:tc>
          <w:tcPr>
            <w:tcW w:w="1028" w:type="dxa"/>
            <w:vAlign w:val="bottom"/>
          </w:tcPr>
          <w:p w14:paraId="6A50BE98" w14:textId="1BC1D921" w:rsidR="00F70873" w:rsidRPr="00F828FF" w:rsidRDefault="00F70873" w:rsidP="00562AE2">
            <w:pPr>
              <w:tabs>
                <w:tab w:val="decimal" w:pos="754"/>
              </w:tabs>
              <w:spacing w:line="240" w:lineRule="atLeast"/>
              <w:ind w:right="-169"/>
              <w:rPr>
                <w:rFonts w:cs="Times New Roman"/>
                <w:sz w:val="18"/>
                <w:szCs w:val="18"/>
              </w:rPr>
            </w:pPr>
            <w:r w:rsidRPr="00F828FF">
              <w:rPr>
                <w:rFonts w:cs="Times New Roman"/>
                <w:sz w:val="18"/>
                <w:szCs w:val="18"/>
              </w:rPr>
              <w:t>284,490</w:t>
            </w:r>
          </w:p>
        </w:tc>
        <w:tc>
          <w:tcPr>
            <w:tcW w:w="1075" w:type="dxa"/>
            <w:vAlign w:val="bottom"/>
          </w:tcPr>
          <w:p w14:paraId="36ACC82D" w14:textId="6039E435" w:rsidR="00F70873" w:rsidRPr="00F828FF" w:rsidRDefault="00F70873" w:rsidP="00562AE2">
            <w:pPr>
              <w:tabs>
                <w:tab w:val="decimal" w:pos="803"/>
              </w:tabs>
              <w:spacing w:line="240" w:lineRule="atLeast"/>
              <w:ind w:right="-169"/>
              <w:rPr>
                <w:rFonts w:cs="Times New Roman"/>
                <w:sz w:val="18"/>
                <w:szCs w:val="18"/>
              </w:rPr>
            </w:pPr>
            <w:r w:rsidRPr="00F828FF">
              <w:rPr>
                <w:rFonts w:cs="Times New Roman"/>
                <w:sz w:val="18"/>
                <w:szCs w:val="18"/>
              </w:rPr>
              <w:t>354,079</w:t>
            </w:r>
          </w:p>
        </w:tc>
        <w:tc>
          <w:tcPr>
            <w:tcW w:w="1085" w:type="dxa"/>
            <w:vAlign w:val="bottom"/>
          </w:tcPr>
          <w:p w14:paraId="1D8842F6" w14:textId="7328781B" w:rsidR="00F70873" w:rsidRPr="00F828FF" w:rsidRDefault="00F70873" w:rsidP="00562AE2">
            <w:pPr>
              <w:tabs>
                <w:tab w:val="decimal" w:pos="803"/>
              </w:tabs>
              <w:spacing w:line="240" w:lineRule="atLeast"/>
              <w:ind w:right="-169"/>
              <w:rPr>
                <w:rFonts w:cs="Times New Roman"/>
                <w:sz w:val="18"/>
                <w:szCs w:val="18"/>
                <w:lang w:bidi="th-TH"/>
              </w:rPr>
            </w:pPr>
            <w:r w:rsidRPr="00F828FF">
              <w:rPr>
                <w:rFonts w:cs="Times New Roman"/>
                <w:sz w:val="18"/>
                <w:szCs w:val="18"/>
              </w:rPr>
              <w:t>985,807</w:t>
            </w:r>
          </w:p>
        </w:tc>
        <w:tc>
          <w:tcPr>
            <w:tcW w:w="1085" w:type="dxa"/>
            <w:vAlign w:val="bottom"/>
          </w:tcPr>
          <w:p w14:paraId="0F7D9E54" w14:textId="49D82AAF" w:rsidR="00F70873" w:rsidRPr="00F828FF" w:rsidRDefault="00F70873" w:rsidP="00562AE2">
            <w:pPr>
              <w:tabs>
                <w:tab w:val="decimal" w:pos="803"/>
              </w:tabs>
              <w:spacing w:line="240" w:lineRule="atLeast"/>
              <w:ind w:right="-169"/>
              <w:rPr>
                <w:rFonts w:cs="Times New Roman"/>
                <w:sz w:val="18"/>
                <w:szCs w:val="18"/>
              </w:rPr>
            </w:pPr>
            <w:r w:rsidRPr="00F828FF">
              <w:rPr>
                <w:rFonts w:cs="Times New Roman"/>
                <w:sz w:val="18"/>
                <w:szCs w:val="18"/>
              </w:rPr>
              <w:t>13,008</w:t>
            </w:r>
          </w:p>
        </w:tc>
        <w:tc>
          <w:tcPr>
            <w:tcW w:w="1095" w:type="dxa"/>
            <w:vAlign w:val="bottom"/>
          </w:tcPr>
          <w:p w14:paraId="612FB084" w14:textId="2CD5D571" w:rsidR="00F70873" w:rsidRPr="00F828FF" w:rsidRDefault="00F70873" w:rsidP="00562AE2">
            <w:pPr>
              <w:tabs>
                <w:tab w:val="decimal" w:pos="860"/>
              </w:tabs>
              <w:spacing w:line="240" w:lineRule="atLeast"/>
              <w:ind w:right="-169"/>
              <w:rPr>
                <w:rFonts w:cs="Times New Roman"/>
                <w:sz w:val="18"/>
                <w:szCs w:val="18"/>
              </w:rPr>
            </w:pPr>
            <w:r w:rsidRPr="00F828FF">
              <w:rPr>
                <w:rFonts w:cs="Times New Roman"/>
                <w:sz w:val="18"/>
                <w:szCs w:val="18"/>
              </w:rPr>
              <w:t>2,287,851</w:t>
            </w:r>
          </w:p>
        </w:tc>
      </w:tr>
      <w:tr w:rsidR="0065149B" w:rsidRPr="003F7997" w14:paraId="20780310" w14:textId="77777777" w:rsidTr="00562AE2">
        <w:tc>
          <w:tcPr>
            <w:tcW w:w="2502" w:type="dxa"/>
            <w:vAlign w:val="bottom"/>
          </w:tcPr>
          <w:p w14:paraId="21A3268A" w14:textId="265BE358" w:rsidR="0065149B" w:rsidRPr="003F7997" w:rsidRDefault="0065149B" w:rsidP="00562AE2">
            <w:pPr>
              <w:spacing w:line="240" w:lineRule="atLeast"/>
              <w:ind w:left="141" w:right="-18"/>
              <w:rPr>
                <w:rFonts w:cs="Times New Roman"/>
                <w:sz w:val="18"/>
                <w:szCs w:val="18"/>
              </w:rPr>
            </w:pPr>
            <w:r w:rsidRPr="003F7997">
              <w:rPr>
                <w:rFonts w:cs="Times New Roman"/>
                <w:sz w:val="18"/>
                <w:szCs w:val="18"/>
              </w:rPr>
              <w:t>Additions</w:t>
            </w:r>
          </w:p>
        </w:tc>
        <w:tc>
          <w:tcPr>
            <w:tcW w:w="1013" w:type="dxa"/>
            <w:vAlign w:val="bottom"/>
          </w:tcPr>
          <w:p w14:paraId="0B0A4CFC" w14:textId="0ADD3073" w:rsidR="0065149B" w:rsidRPr="00F828FF" w:rsidRDefault="0065149B" w:rsidP="00562AE2">
            <w:pPr>
              <w:tabs>
                <w:tab w:val="decimal" w:pos="726"/>
              </w:tabs>
              <w:spacing w:line="240" w:lineRule="atLeast"/>
              <w:ind w:right="-72"/>
              <w:rPr>
                <w:rFonts w:cs="Times New Roman"/>
                <w:sz w:val="18"/>
                <w:szCs w:val="18"/>
              </w:rPr>
            </w:pPr>
            <w:r w:rsidRPr="00F828FF">
              <w:rPr>
                <w:rFonts w:cs="Times New Roman"/>
                <w:sz w:val="18"/>
                <w:szCs w:val="18"/>
              </w:rPr>
              <w:t>-</w:t>
            </w:r>
          </w:p>
        </w:tc>
        <w:tc>
          <w:tcPr>
            <w:tcW w:w="992" w:type="dxa"/>
            <w:vAlign w:val="bottom"/>
          </w:tcPr>
          <w:p w14:paraId="253812A6" w14:textId="0B1DABB1" w:rsidR="0065149B" w:rsidRPr="00F828FF" w:rsidRDefault="0065149B" w:rsidP="00562AE2">
            <w:pPr>
              <w:tabs>
                <w:tab w:val="decimal" w:pos="723"/>
              </w:tabs>
              <w:spacing w:line="240" w:lineRule="atLeast"/>
              <w:ind w:right="-72"/>
              <w:rPr>
                <w:rFonts w:cs="Times New Roman"/>
                <w:sz w:val="18"/>
                <w:szCs w:val="18"/>
              </w:rPr>
            </w:pPr>
            <w:r w:rsidRPr="00F828FF">
              <w:rPr>
                <w:rFonts w:cs="Times New Roman"/>
                <w:sz w:val="18"/>
                <w:szCs w:val="18"/>
              </w:rPr>
              <w:t>18,709</w:t>
            </w:r>
          </w:p>
        </w:tc>
        <w:tc>
          <w:tcPr>
            <w:tcW w:w="1028" w:type="dxa"/>
            <w:vAlign w:val="bottom"/>
          </w:tcPr>
          <w:p w14:paraId="73303F7F" w14:textId="0458DA37" w:rsidR="0065149B" w:rsidRPr="00F828FF" w:rsidRDefault="0065149B" w:rsidP="00562AE2">
            <w:pPr>
              <w:tabs>
                <w:tab w:val="decimal" w:pos="754"/>
              </w:tabs>
              <w:spacing w:line="240" w:lineRule="atLeast"/>
              <w:ind w:right="-72"/>
              <w:rPr>
                <w:rFonts w:cs="Times New Roman"/>
                <w:sz w:val="18"/>
                <w:szCs w:val="18"/>
              </w:rPr>
            </w:pPr>
            <w:r w:rsidRPr="00F828FF">
              <w:rPr>
                <w:rFonts w:cs="Times New Roman"/>
                <w:sz w:val="18"/>
                <w:szCs w:val="18"/>
              </w:rPr>
              <w:t>25,067</w:t>
            </w:r>
          </w:p>
        </w:tc>
        <w:tc>
          <w:tcPr>
            <w:tcW w:w="1075" w:type="dxa"/>
            <w:vAlign w:val="bottom"/>
          </w:tcPr>
          <w:p w14:paraId="1D00D922" w14:textId="35ED3469" w:rsidR="0065149B" w:rsidRPr="00F828FF" w:rsidRDefault="0065149B" w:rsidP="00562AE2">
            <w:pPr>
              <w:tabs>
                <w:tab w:val="decimal" w:pos="803"/>
              </w:tabs>
              <w:spacing w:line="240" w:lineRule="atLeast"/>
              <w:ind w:right="-72"/>
              <w:rPr>
                <w:rFonts w:cs="Times New Roman"/>
                <w:sz w:val="18"/>
                <w:szCs w:val="18"/>
              </w:rPr>
            </w:pPr>
            <w:r w:rsidRPr="00F828FF">
              <w:rPr>
                <w:rFonts w:cs="Times New Roman"/>
                <w:sz w:val="18"/>
                <w:szCs w:val="18"/>
              </w:rPr>
              <w:t>95,645</w:t>
            </w:r>
          </w:p>
        </w:tc>
        <w:tc>
          <w:tcPr>
            <w:tcW w:w="1085" w:type="dxa"/>
            <w:vAlign w:val="bottom"/>
          </w:tcPr>
          <w:p w14:paraId="4496B9B4" w14:textId="73747FD0" w:rsidR="0065149B" w:rsidRPr="00F828FF" w:rsidRDefault="0065149B" w:rsidP="00562AE2">
            <w:pPr>
              <w:tabs>
                <w:tab w:val="decimal" w:pos="803"/>
              </w:tabs>
              <w:spacing w:line="240" w:lineRule="atLeast"/>
              <w:ind w:right="-72"/>
              <w:rPr>
                <w:rFonts w:cs="Times New Roman"/>
                <w:sz w:val="18"/>
                <w:szCs w:val="18"/>
                <w:lang w:bidi="th-TH"/>
              </w:rPr>
            </w:pPr>
            <w:r w:rsidRPr="00F828FF">
              <w:rPr>
                <w:rFonts w:cs="Times New Roman"/>
                <w:sz w:val="18"/>
                <w:szCs w:val="18"/>
              </w:rPr>
              <w:t>408,812</w:t>
            </w:r>
          </w:p>
        </w:tc>
        <w:tc>
          <w:tcPr>
            <w:tcW w:w="1085" w:type="dxa"/>
            <w:vAlign w:val="bottom"/>
          </w:tcPr>
          <w:p w14:paraId="655F0BC0" w14:textId="71682BCF" w:rsidR="0065149B" w:rsidRPr="00F828FF" w:rsidRDefault="0065149B" w:rsidP="00562AE2">
            <w:pPr>
              <w:tabs>
                <w:tab w:val="decimal" w:pos="803"/>
              </w:tabs>
              <w:spacing w:line="240" w:lineRule="atLeast"/>
              <w:ind w:right="-72"/>
              <w:rPr>
                <w:rFonts w:cs="Times New Roman"/>
                <w:sz w:val="18"/>
                <w:szCs w:val="18"/>
              </w:rPr>
            </w:pPr>
            <w:r w:rsidRPr="00F828FF">
              <w:rPr>
                <w:rFonts w:cs="Times New Roman"/>
                <w:sz w:val="18"/>
                <w:szCs w:val="18"/>
              </w:rPr>
              <w:t>33,460</w:t>
            </w:r>
          </w:p>
        </w:tc>
        <w:tc>
          <w:tcPr>
            <w:tcW w:w="1095" w:type="dxa"/>
            <w:vAlign w:val="bottom"/>
          </w:tcPr>
          <w:p w14:paraId="0A52AB08" w14:textId="068121DC" w:rsidR="0065149B" w:rsidRPr="00F828FF" w:rsidRDefault="0065149B" w:rsidP="00562AE2">
            <w:pPr>
              <w:tabs>
                <w:tab w:val="decimal" w:pos="860"/>
              </w:tabs>
              <w:spacing w:line="240" w:lineRule="atLeast"/>
              <w:ind w:right="-72"/>
              <w:rPr>
                <w:rFonts w:cs="Times New Roman"/>
                <w:sz w:val="18"/>
                <w:szCs w:val="18"/>
              </w:rPr>
            </w:pPr>
            <w:r w:rsidRPr="00F828FF">
              <w:rPr>
                <w:rFonts w:cs="Times New Roman"/>
                <w:sz w:val="18"/>
                <w:szCs w:val="18"/>
              </w:rPr>
              <w:t>581,693</w:t>
            </w:r>
          </w:p>
        </w:tc>
      </w:tr>
      <w:tr w:rsidR="0065149B" w:rsidRPr="003F7997" w14:paraId="35677ECC" w14:textId="77777777" w:rsidTr="00562AE2">
        <w:tc>
          <w:tcPr>
            <w:tcW w:w="2502" w:type="dxa"/>
            <w:vAlign w:val="bottom"/>
          </w:tcPr>
          <w:p w14:paraId="3A41766C" w14:textId="2E2D7246" w:rsidR="0065149B" w:rsidRPr="003F7997" w:rsidRDefault="0065149B" w:rsidP="00562AE2">
            <w:pPr>
              <w:spacing w:line="240" w:lineRule="atLeast"/>
              <w:ind w:left="141" w:right="-18"/>
              <w:rPr>
                <w:rFonts w:cs="Times New Roman"/>
                <w:sz w:val="18"/>
                <w:szCs w:val="18"/>
              </w:rPr>
            </w:pPr>
            <w:r w:rsidRPr="003F7997">
              <w:rPr>
                <w:rFonts w:cs="Times New Roman"/>
                <w:sz w:val="18"/>
                <w:szCs w:val="18"/>
                <w:lang w:val="en-US" w:bidi="th-TH"/>
              </w:rPr>
              <w:t>Transfers in (out)</w:t>
            </w:r>
          </w:p>
        </w:tc>
        <w:tc>
          <w:tcPr>
            <w:tcW w:w="1013" w:type="dxa"/>
            <w:vAlign w:val="bottom"/>
          </w:tcPr>
          <w:p w14:paraId="7C68E918" w14:textId="5433A770" w:rsidR="0065149B" w:rsidRPr="00F828FF" w:rsidRDefault="0065149B" w:rsidP="00562AE2">
            <w:pPr>
              <w:tabs>
                <w:tab w:val="decimal" w:pos="726"/>
              </w:tabs>
              <w:spacing w:line="240" w:lineRule="atLeast"/>
              <w:ind w:right="-72"/>
              <w:rPr>
                <w:rFonts w:cs="Times New Roman"/>
                <w:sz w:val="18"/>
                <w:szCs w:val="18"/>
              </w:rPr>
            </w:pPr>
            <w:r w:rsidRPr="00F828FF">
              <w:rPr>
                <w:rFonts w:cs="Times New Roman"/>
                <w:sz w:val="18"/>
                <w:szCs w:val="18"/>
              </w:rPr>
              <w:t>-</w:t>
            </w:r>
          </w:p>
        </w:tc>
        <w:tc>
          <w:tcPr>
            <w:tcW w:w="992" w:type="dxa"/>
            <w:vAlign w:val="bottom"/>
          </w:tcPr>
          <w:p w14:paraId="5FC33215" w14:textId="34A45061" w:rsidR="0065149B" w:rsidRPr="00F828FF" w:rsidRDefault="0065149B" w:rsidP="00562AE2">
            <w:pPr>
              <w:tabs>
                <w:tab w:val="decimal" w:pos="723"/>
              </w:tabs>
              <w:spacing w:line="240" w:lineRule="atLeast"/>
              <w:ind w:right="-72"/>
              <w:rPr>
                <w:rFonts w:cs="Times New Roman"/>
                <w:sz w:val="18"/>
                <w:szCs w:val="18"/>
              </w:rPr>
            </w:pPr>
            <w:r w:rsidRPr="00F828FF">
              <w:rPr>
                <w:rFonts w:cs="Times New Roman"/>
                <w:sz w:val="18"/>
                <w:szCs w:val="18"/>
              </w:rPr>
              <w:t>43,354</w:t>
            </w:r>
          </w:p>
        </w:tc>
        <w:tc>
          <w:tcPr>
            <w:tcW w:w="1028" w:type="dxa"/>
            <w:vAlign w:val="bottom"/>
          </w:tcPr>
          <w:p w14:paraId="5E652CEA" w14:textId="548BE8B1" w:rsidR="0065149B" w:rsidRPr="00F828FF" w:rsidRDefault="0065149B" w:rsidP="00562AE2">
            <w:pPr>
              <w:tabs>
                <w:tab w:val="decimal" w:pos="754"/>
              </w:tabs>
              <w:spacing w:line="240" w:lineRule="atLeast"/>
              <w:ind w:right="-72"/>
              <w:rPr>
                <w:rFonts w:cs="Times New Roman"/>
                <w:sz w:val="18"/>
                <w:szCs w:val="18"/>
              </w:rPr>
            </w:pPr>
            <w:r w:rsidRPr="00F828FF">
              <w:rPr>
                <w:rFonts w:cs="Times New Roman"/>
                <w:sz w:val="18"/>
                <w:szCs w:val="18"/>
              </w:rPr>
              <w:t>39</w:t>
            </w:r>
          </w:p>
        </w:tc>
        <w:tc>
          <w:tcPr>
            <w:tcW w:w="1075" w:type="dxa"/>
            <w:vAlign w:val="bottom"/>
          </w:tcPr>
          <w:p w14:paraId="6A78EC50" w14:textId="178CFE8D" w:rsidR="0065149B" w:rsidRPr="00F828FF" w:rsidRDefault="0065149B" w:rsidP="00562AE2">
            <w:pPr>
              <w:tabs>
                <w:tab w:val="decimal" w:pos="803"/>
              </w:tabs>
              <w:spacing w:line="240" w:lineRule="atLeast"/>
              <w:ind w:right="-72"/>
              <w:rPr>
                <w:rFonts w:cs="Times New Roman"/>
                <w:sz w:val="18"/>
                <w:szCs w:val="18"/>
              </w:rPr>
            </w:pPr>
            <w:r w:rsidRPr="00F828FF">
              <w:rPr>
                <w:rFonts w:cs="Times New Roman"/>
                <w:sz w:val="18"/>
                <w:szCs w:val="18"/>
              </w:rPr>
              <w:t>-</w:t>
            </w:r>
          </w:p>
        </w:tc>
        <w:tc>
          <w:tcPr>
            <w:tcW w:w="1085" w:type="dxa"/>
            <w:vAlign w:val="bottom"/>
          </w:tcPr>
          <w:p w14:paraId="3C0EBB10" w14:textId="1484A6CC" w:rsidR="0065149B" w:rsidRPr="00F828FF" w:rsidRDefault="0065149B" w:rsidP="00562AE2">
            <w:pPr>
              <w:tabs>
                <w:tab w:val="decimal" w:pos="803"/>
              </w:tabs>
              <w:spacing w:line="240" w:lineRule="atLeast"/>
              <w:ind w:right="-72"/>
              <w:rPr>
                <w:rFonts w:cs="Times New Roman"/>
                <w:sz w:val="18"/>
                <w:szCs w:val="18"/>
              </w:rPr>
            </w:pPr>
            <w:r w:rsidRPr="00F828FF">
              <w:rPr>
                <w:rFonts w:cs="Times New Roman"/>
                <w:sz w:val="18"/>
                <w:szCs w:val="18"/>
              </w:rPr>
              <w:t>-</w:t>
            </w:r>
          </w:p>
        </w:tc>
        <w:tc>
          <w:tcPr>
            <w:tcW w:w="1085" w:type="dxa"/>
            <w:vAlign w:val="bottom"/>
          </w:tcPr>
          <w:p w14:paraId="1C2B3446" w14:textId="49832209" w:rsidR="0065149B" w:rsidRPr="00F828FF" w:rsidRDefault="0065149B" w:rsidP="00562AE2">
            <w:pPr>
              <w:tabs>
                <w:tab w:val="decimal" w:pos="803"/>
              </w:tabs>
              <w:spacing w:line="240" w:lineRule="atLeast"/>
              <w:ind w:right="-72"/>
              <w:rPr>
                <w:rFonts w:cs="Times New Roman"/>
                <w:sz w:val="18"/>
                <w:szCs w:val="18"/>
              </w:rPr>
            </w:pPr>
            <w:r w:rsidRPr="00F828FF">
              <w:rPr>
                <w:rFonts w:cs="Times New Roman"/>
                <w:sz w:val="18"/>
                <w:szCs w:val="18"/>
              </w:rPr>
              <w:t>(43,393)</w:t>
            </w:r>
          </w:p>
        </w:tc>
        <w:tc>
          <w:tcPr>
            <w:tcW w:w="1095" w:type="dxa"/>
            <w:vAlign w:val="bottom"/>
          </w:tcPr>
          <w:p w14:paraId="408124A4" w14:textId="72D24635" w:rsidR="0065149B" w:rsidRPr="00F828FF" w:rsidRDefault="0065149B" w:rsidP="00562AE2">
            <w:pPr>
              <w:tabs>
                <w:tab w:val="decimal" w:pos="860"/>
              </w:tabs>
              <w:spacing w:line="240" w:lineRule="atLeast"/>
              <w:ind w:right="-72"/>
              <w:rPr>
                <w:rFonts w:cs="Times New Roman"/>
                <w:sz w:val="18"/>
                <w:szCs w:val="18"/>
              </w:rPr>
            </w:pPr>
            <w:r w:rsidRPr="00F828FF">
              <w:rPr>
                <w:rFonts w:cs="Times New Roman"/>
                <w:sz w:val="18"/>
                <w:szCs w:val="18"/>
              </w:rPr>
              <w:t>-</w:t>
            </w:r>
          </w:p>
        </w:tc>
      </w:tr>
      <w:tr w:rsidR="0065149B" w:rsidRPr="003F7997" w14:paraId="6460AC1C" w14:textId="77777777" w:rsidTr="00562AE2">
        <w:tc>
          <w:tcPr>
            <w:tcW w:w="2502" w:type="dxa"/>
            <w:vAlign w:val="bottom"/>
          </w:tcPr>
          <w:p w14:paraId="1BF1BED8" w14:textId="43BC439D" w:rsidR="0065149B" w:rsidRPr="003F7997" w:rsidRDefault="0065149B" w:rsidP="00562AE2">
            <w:pPr>
              <w:spacing w:line="240" w:lineRule="atLeast"/>
              <w:ind w:left="141" w:right="-18"/>
              <w:rPr>
                <w:rFonts w:cs="Times New Roman"/>
                <w:sz w:val="18"/>
                <w:szCs w:val="18"/>
              </w:rPr>
            </w:pPr>
            <w:r w:rsidRPr="003F7997">
              <w:rPr>
                <w:rFonts w:cs="Times New Roman"/>
                <w:sz w:val="18"/>
                <w:szCs w:val="18"/>
              </w:rPr>
              <w:t>Disposals</w:t>
            </w:r>
          </w:p>
        </w:tc>
        <w:tc>
          <w:tcPr>
            <w:tcW w:w="1013" w:type="dxa"/>
            <w:vAlign w:val="bottom"/>
          </w:tcPr>
          <w:p w14:paraId="243327AE" w14:textId="2D5DB0A2" w:rsidR="0065149B" w:rsidRPr="00F828FF" w:rsidRDefault="0065149B" w:rsidP="00562AE2">
            <w:pPr>
              <w:tabs>
                <w:tab w:val="decimal" w:pos="726"/>
              </w:tabs>
              <w:spacing w:line="240" w:lineRule="atLeast"/>
              <w:ind w:right="-72"/>
              <w:rPr>
                <w:rFonts w:cs="Times New Roman"/>
                <w:sz w:val="18"/>
                <w:szCs w:val="18"/>
              </w:rPr>
            </w:pPr>
            <w:r w:rsidRPr="00F828FF">
              <w:rPr>
                <w:rFonts w:cs="Times New Roman"/>
                <w:sz w:val="18"/>
                <w:szCs w:val="18"/>
              </w:rPr>
              <w:t>-</w:t>
            </w:r>
          </w:p>
        </w:tc>
        <w:tc>
          <w:tcPr>
            <w:tcW w:w="992" w:type="dxa"/>
            <w:vAlign w:val="bottom"/>
          </w:tcPr>
          <w:p w14:paraId="5986156D" w14:textId="1167E48F" w:rsidR="0065149B" w:rsidRPr="00F828FF" w:rsidRDefault="0065149B" w:rsidP="00562AE2">
            <w:pPr>
              <w:tabs>
                <w:tab w:val="decimal" w:pos="723"/>
              </w:tabs>
              <w:spacing w:line="240" w:lineRule="atLeast"/>
              <w:ind w:right="-72"/>
              <w:rPr>
                <w:rFonts w:cs="Times New Roman"/>
                <w:sz w:val="18"/>
                <w:szCs w:val="18"/>
              </w:rPr>
            </w:pPr>
            <w:r w:rsidRPr="00F828FF">
              <w:rPr>
                <w:rFonts w:cs="Times New Roman"/>
                <w:sz w:val="18"/>
                <w:szCs w:val="18"/>
              </w:rPr>
              <w:t>(5,955)</w:t>
            </w:r>
          </w:p>
        </w:tc>
        <w:tc>
          <w:tcPr>
            <w:tcW w:w="1028" w:type="dxa"/>
            <w:vAlign w:val="bottom"/>
          </w:tcPr>
          <w:p w14:paraId="07F0E0ED" w14:textId="7FC27A1D" w:rsidR="0065149B" w:rsidRPr="00F828FF" w:rsidRDefault="0065149B" w:rsidP="00562AE2">
            <w:pPr>
              <w:tabs>
                <w:tab w:val="decimal" w:pos="754"/>
              </w:tabs>
              <w:spacing w:line="240" w:lineRule="atLeast"/>
              <w:ind w:right="-72"/>
              <w:rPr>
                <w:rFonts w:cs="Times New Roman"/>
                <w:sz w:val="18"/>
                <w:szCs w:val="18"/>
              </w:rPr>
            </w:pPr>
            <w:r w:rsidRPr="00F828FF">
              <w:rPr>
                <w:rFonts w:cs="Times New Roman"/>
                <w:sz w:val="18"/>
                <w:szCs w:val="18"/>
              </w:rPr>
              <w:t>(8,069)</w:t>
            </w:r>
          </w:p>
        </w:tc>
        <w:tc>
          <w:tcPr>
            <w:tcW w:w="1075" w:type="dxa"/>
            <w:vAlign w:val="bottom"/>
          </w:tcPr>
          <w:p w14:paraId="3EF18DE8" w14:textId="6C35F2D2" w:rsidR="0065149B" w:rsidRPr="00F828FF" w:rsidRDefault="0065149B" w:rsidP="00562AE2">
            <w:pPr>
              <w:tabs>
                <w:tab w:val="decimal" w:pos="803"/>
              </w:tabs>
              <w:spacing w:line="240" w:lineRule="atLeast"/>
              <w:ind w:right="-72"/>
              <w:rPr>
                <w:rFonts w:cs="Times New Roman"/>
                <w:sz w:val="18"/>
                <w:szCs w:val="18"/>
              </w:rPr>
            </w:pPr>
            <w:r w:rsidRPr="00F828FF">
              <w:rPr>
                <w:rFonts w:cs="Times New Roman"/>
                <w:sz w:val="18"/>
                <w:szCs w:val="18"/>
              </w:rPr>
              <w:t>(23,823)</w:t>
            </w:r>
          </w:p>
        </w:tc>
        <w:tc>
          <w:tcPr>
            <w:tcW w:w="1085" w:type="dxa"/>
            <w:vAlign w:val="bottom"/>
          </w:tcPr>
          <w:p w14:paraId="53DDE4C2" w14:textId="69228FDD" w:rsidR="0065149B" w:rsidRPr="00F828FF" w:rsidRDefault="0065149B" w:rsidP="00562AE2">
            <w:pPr>
              <w:tabs>
                <w:tab w:val="decimal" w:pos="803"/>
              </w:tabs>
              <w:spacing w:line="240" w:lineRule="atLeast"/>
              <w:ind w:right="-72"/>
              <w:rPr>
                <w:rFonts w:cs="Times New Roman"/>
                <w:sz w:val="18"/>
                <w:szCs w:val="18"/>
              </w:rPr>
            </w:pPr>
            <w:r w:rsidRPr="00F828FF">
              <w:rPr>
                <w:rFonts w:cs="Times New Roman"/>
                <w:sz w:val="18"/>
                <w:szCs w:val="18"/>
              </w:rPr>
              <w:t>-</w:t>
            </w:r>
          </w:p>
        </w:tc>
        <w:tc>
          <w:tcPr>
            <w:tcW w:w="1085" w:type="dxa"/>
            <w:vAlign w:val="bottom"/>
          </w:tcPr>
          <w:p w14:paraId="029DBA66" w14:textId="130145FC" w:rsidR="0065149B" w:rsidRPr="00F828FF" w:rsidRDefault="0065149B" w:rsidP="00562AE2">
            <w:pPr>
              <w:tabs>
                <w:tab w:val="decimal" w:pos="803"/>
              </w:tabs>
              <w:spacing w:line="240" w:lineRule="atLeast"/>
              <w:ind w:right="-72"/>
              <w:rPr>
                <w:rFonts w:cs="Times New Roman"/>
                <w:sz w:val="18"/>
                <w:szCs w:val="18"/>
              </w:rPr>
            </w:pPr>
            <w:r w:rsidRPr="00F828FF">
              <w:rPr>
                <w:rFonts w:cs="Times New Roman"/>
                <w:sz w:val="18"/>
                <w:szCs w:val="18"/>
              </w:rPr>
              <w:t>-</w:t>
            </w:r>
          </w:p>
        </w:tc>
        <w:tc>
          <w:tcPr>
            <w:tcW w:w="1095" w:type="dxa"/>
            <w:vAlign w:val="bottom"/>
          </w:tcPr>
          <w:p w14:paraId="78049F50" w14:textId="50452821" w:rsidR="0065149B" w:rsidRPr="00F828FF" w:rsidRDefault="0065149B" w:rsidP="00562AE2">
            <w:pPr>
              <w:tabs>
                <w:tab w:val="decimal" w:pos="860"/>
              </w:tabs>
              <w:spacing w:line="240" w:lineRule="atLeast"/>
              <w:ind w:right="-72"/>
              <w:rPr>
                <w:rFonts w:cs="Times New Roman"/>
                <w:sz w:val="18"/>
                <w:szCs w:val="18"/>
              </w:rPr>
            </w:pPr>
            <w:r w:rsidRPr="00F828FF">
              <w:rPr>
                <w:rFonts w:cs="Times New Roman"/>
                <w:sz w:val="18"/>
                <w:szCs w:val="18"/>
              </w:rPr>
              <w:t>(37,847)</w:t>
            </w:r>
          </w:p>
        </w:tc>
      </w:tr>
      <w:tr w:rsidR="0065149B" w:rsidRPr="003F7997" w14:paraId="27A576A2" w14:textId="77777777" w:rsidTr="00562AE2">
        <w:tc>
          <w:tcPr>
            <w:tcW w:w="2502" w:type="dxa"/>
            <w:vAlign w:val="bottom"/>
          </w:tcPr>
          <w:p w14:paraId="6BB79C3D" w14:textId="05CA8B1D" w:rsidR="0065149B" w:rsidRPr="003F7997" w:rsidRDefault="0065149B" w:rsidP="00562AE2">
            <w:pPr>
              <w:spacing w:line="240" w:lineRule="atLeast"/>
              <w:ind w:left="141" w:right="-18"/>
              <w:rPr>
                <w:rFonts w:cs="Times New Roman"/>
                <w:sz w:val="18"/>
                <w:szCs w:val="18"/>
              </w:rPr>
            </w:pPr>
            <w:r w:rsidRPr="003F7997">
              <w:rPr>
                <w:rFonts w:cs="Times New Roman"/>
                <w:sz w:val="18"/>
                <w:szCs w:val="18"/>
              </w:rPr>
              <w:t>Write-off</w:t>
            </w:r>
          </w:p>
        </w:tc>
        <w:tc>
          <w:tcPr>
            <w:tcW w:w="1013" w:type="dxa"/>
            <w:vAlign w:val="bottom"/>
          </w:tcPr>
          <w:p w14:paraId="7DF1C9D7" w14:textId="00D086BF" w:rsidR="0065149B" w:rsidRPr="00F828FF" w:rsidRDefault="0065149B" w:rsidP="00562AE2">
            <w:pPr>
              <w:pBdr>
                <w:bottom w:val="single" w:sz="4" w:space="1" w:color="auto"/>
              </w:pBdr>
              <w:tabs>
                <w:tab w:val="decimal" w:pos="726"/>
              </w:tabs>
              <w:spacing w:line="240" w:lineRule="atLeast"/>
              <w:ind w:right="-72"/>
              <w:rPr>
                <w:rFonts w:cs="Times New Roman"/>
                <w:sz w:val="18"/>
                <w:szCs w:val="18"/>
              </w:rPr>
            </w:pPr>
            <w:r w:rsidRPr="00F828FF">
              <w:rPr>
                <w:rFonts w:cs="Times New Roman"/>
                <w:sz w:val="18"/>
                <w:szCs w:val="18"/>
              </w:rPr>
              <w:t>-</w:t>
            </w:r>
          </w:p>
        </w:tc>
        <w:tc>
          <w:tcPr>
            <w:tcW w:w="992" w:type="dxa"/>
            <w:vAlign w:val="bottom"/>
          </w:tcPr>
          <w:p w14:paraId="3FD93CB5" w14:textId="292F908D" w:rsidR="0065149B" w:rsidRPr="00F828FF" w:rsidRDefault="0065149B" w:rsidP="00562AE2">
            <w:pPr>
              <w:pBdr>
                <w:bottom w:val="single" w:sz="4" w:space="1" w:color="auto"/>
              </w:pBdr>
              <w:tabs>
                <w:tab w:val="decimal" w:pos="723"/>
              </w:tabs>
              <w:spacing w:line="240" w:lineRule="atLeast"/>
              <w:ind w:right="-72"/>
              <w:rPr>
                <w:rFonts w:cs="Times New Roman"/>
                <w:sz w:val="18"/>
                <w:szCs w:val="18"/>
              </w:rPr>
            </w:pPr>
            <w:r w:rsidRPr="00F828FF">
              <w:rPr>
                <w:rFonts w:cs="Times New Roman"/>
                <w:sz w:val="18"/>
                <w:szCs w:val="18"/>
              </w:rPr>
              <w:t>(3,466)</w:t>
            </w:r>
          </w:p>
        </w:tc>
        <w:tc>
          <w:tcPr>
            <w:tcW w:w="1028" w:type="dxa"/>
            <w:vAlign w:val="bottom"/>
          </w:tcPr>
          <w:p w14:paraId="0BFAD27C" w14:textId="619FC108" w:rsidR="0065149B" w:rsidRPr="00F828FF" w:rsidRDefault="0065149B" w:rsidP="00562AE2">
            <w:pPr>
              <w:pBdr>
                <w:bottom w:val="single" w:sz="4" w:space="1" w:color="auto"/>
              </w:pBdr>
              <w:tabs>
                <w:tab w:val="decimal" w:pos="754"/>
              </w:tabs>
              <w:spacing w:line="240" w:lineRule="atLeast"/>
              <w:ind w:right="-72"/>
              <w:rPr>
                <w:rFonts w:cs="Times New Roman"/>
                <w:sz w:val="18"/>
                <w:szCs w:val="18"/>
              </w:rPr>
            </w:pPr>
            <w:r w:rsidRPr="00F828FF">
              <w:rPr>
                <w:rFonts w:cs="Times New Roman"/>
                <w:sz w:val="18"/>
                <w:szCs w:val="18"/>
              </w:rPr>
              <w:t>(8,774)</w:t>
            </w:r>
          </w:p>
        </w:tc>
        <w:tc>
          <w:tcPr>
            <w:tcW w:w="1075" w:type="dxa"/>
            <w:vAlign w:val="bottom"/>
          </w:tcPr>
          <w:p w14:paraId="306993A6" w14:textId="1DDD2034" w:rsidR="0065149B" w:rsidRPr="00F828FF" w:rsidRDefault="0065149B" w:rsidP="00562AE2">
            <w:pPr>
              <w:pBdr>
                <w:bottom w:val="single" w:sz="4" w:space="1" w:color="auto"/>
              </w:pBdr>
              <w:tabs>
                <w:tab w:val="decimal" w:pos="803"/>
              </w:tabs>
              <w:spacing w:line="240" w:lineRule="atLeast"/>
              <w:ind w:right="-72"/>
              <w:rPr>
                <w:rFonts w:cs="Times New Roman"/>
                <w:sz w:val="18"/>
                <w:szCs w:val="18"/>
              </w:rPr>
            </w:pPr>
            <w:r w:rsidRPr="00F828FF">
              <w:rPr>
                <w:rFonts w:cs="Times New Roman"/>
                <w:sz w:val="18"/>
                <w:szCs w:val="18"/>
              </w:rPr>
              <w:t>(58)</w:t>
            </w:r>
          </w:p>
        </w:tc>
        <w:tc>
          <w:tcPr>
            <w:tcW w:w="1085" w:type="dxa"/>
            <w:vAlign w:val="bottom"/>
          </w:tcPr>
          <w:p w14:paraId="5D520E69" w14:textId="144A369A" w:rsidR="0065149B" w:rsidRPr="00F828FF" w:rsidRDefault="0065149B" w:rsidP="00562AE2">
            <w:pPr>
              <w:pBdr>
                <w:bottom w:val="single" w:sz="4" w:space="1" w:color="auto"/>
              </w:pBdr>
              <w:tabs>
                <w:tab w:val="decimal" w:pos="803"/>
              </w:tabs>
              <w:spacing w:line="240" w:lineRule="atLeast"/>
              <w:ind w:right="-72"/>
              <w:rPr>
                <w:rFonts w:cs="Times New Roman"/>
                <w:sz w:val="18"/>
                <w:szCs w:val="18"/>
              </w:rPr>
            </w:pPr>
            <w:r w:rsidRPr="00F828FF">
              <w:rPr>
                <w:rFonts w:cs="Times New Roman"/>
                <w:sz w:val="18"/>
                <w:szCs w:val="18"/>
              </w:rPr>
              <w:t>(299,170)</w:t>
            </w:r>
          </w:p>
        </w:tc>
        <w:tc>
          <w:tcPr>
            <w:tcW w:w="1085" w:type="dxa"/>
            <w:vAlign w:val="bottom"/>
          </w:tcPr>
          <w:p w14:paraId="2FFFBA72" w14:textId="49780A04" w:rsidR="0065149B" w:rsidRPr="00F828FF" w:rsidRDefault="0065149B" w:rsidP="00562AE2">
            <w:pPr>
              <w:pBdr>
                <w:bottom w:val="single" w:sz="4" w:space="1" w:color="auto"/>
              </w:pBdr>
              <w:tabs>
                <w:tab w:val="decimal" w:pos="803"/>
              </w:tabs>
              <w:spacing w:line="240" w:lineRule="atLeast"/>
              <w:ind w:right="-72"/>
              <w:rPr>
                <w:rFonts w:cs="Times New Roman"/>
                <w:sz w:val="18"/>
                <w:szCs w:val="18"/>
              </w:rPr>
            </w:pPr>
            <w:r w:rsidRPr="00F828FF">
              <w:rPr>
                <w:rFonts w:cs="Times New Roman"/>
                <w:sz w:val="18"/>
                <w:szCs w:val="18"/>
              </w:rPr>
              <w:t>-</w:t>
            </w:r>
          </w:p>
        </w:tc>
        <w:tc>
          <w:tcPr>
            <w:tcW w:w="1095" w:type="dxa"/>
            <w:vAlign w:val="bottom"/>
          </w:tcPr>
          <w:p w14:paraId="00A07B43" w14:textId="353292F3" w:rsidR="0065149B" w:rsidRPr="00F828FF" w:rsidRDefault="0065149B" w:rsidP="00562AE2">
            <w:pPr>
              <w:pBdr>
                <w:bottom w:val="single" w:sz="4" w:space="1" w:color="auto"/>
              </w:pBdr>
              <w:tabs>
                <w:tab w:val="decimal" w:pos="860"/>
              </w:tabs>
              <w:spacing w:line="240" w:lineRule="atLeast"/>
              <w:ind w:right="-72"/>
              <w:rPr>
                <w:rFonts w:cs="Times New Roman"/>
                <w:sz w:val="18"/>
                <w:szCs w:val="18"/>
              </w:rPr>
            </w:pPr>
            <w:r w:rsidRPr="00F828FF">
              <w:rPr>
                <w:rFonts w:cs="Times New Roman"/>
                <w:sz w:val="18"/>
                <w:szCs w:val="18"/>
              </w:rPr>
              <w:t>(311,468)</w:t>
            </w:r>
          </w:p>
        </w:tc>
      </w:tr>
      <w:tr w:rsidR="0065149B" w:rsidRPr="003F7997" w14:paraId="54CE8227" w14:textId="77777777" w:rsidTr="00562AE2">
        <w:tc>
          <w:tcPr>
            <w:tcW w:w="2502" w:type="dxa"/>
            <w:vAlign w:val="bottom"/>
          </w:tcPr>
          <w:p w14:paraId="11C4EEA9" w14:textId="41BC1153" w:rsidR="0065149B" w:rsidRPr="003F7997" w:rsidRDefault="0065149B" w:rsidP="00562AE2">
            <w:pPr>
              <w:spacing w:line="240" w:lineRule="atLeast"/>
              <w:ind w:left="141" w:right="-79"/>
              <w:rPr>
                <w:rFonts w:cs="Times New Roman"/>
                <w:b/>
                <w:bCs/>
                <w:spacing w:val="-4"/>
                <w:sz w:val="18"/>
                <w:szCs w:val="18"/>
              </w:rPr>
            </w:pPr>
            <w:r w:rsidRPr="003F7997">
              <w:rPr>
                <w:rFonts w:cs="Times New Roman"/>
                <w:b/>
                <w:bCs/>
                <w:spacing w:val="-4"/>
                <w:sz w:val="18"/>
                <w:szCs w:val="18"/>
              </w:rPr>
              <w:t>At 31 December 202</w:t>
            </w:r>
            <w:r>
              <w:rPr>
                <w:rFonts w:cs="Times New Roman"/>
                <w:b/>
                <w:bCs/>
                <w:spacing w:val="-4"/>
                <w:sz w:val="18"/>
                <w:szCs w:val="18"/>
              </w:rPr>
              <w:t>4</w:t>
            </w:r>
            <w:r w:rsidRPr="003F7997">
              <w:rPr>
                <w:rFonts w:cs="Times New Roman"/>
                <w:b/>
                <w:bCs/>
                <w:spacing w:val="-4"/>
                <w:sz w:val="18"/>
                <w:szCs w:val="18"/>
              </w:rPr>
              <w:t xml:space="preserve"> and</w:t>
            </w:r>
          </w:p>
        </w:tc>
        <w:tc>
          <w:tcPr>
            <w:tcW w:w="1013" w:type="dxa"/>
            <w:vAlign w:val="bottom"/>
          </w:tcPr>
          <w:p w14:paraId="4B048526" w14:textId="51864BF7" w:rsidR="0065149B" w:rsidRPr="00F828FF" w:rsidRDefault="0065149B" w:rsidP="00562AE2">
            <w:pPr>
              <w:tabs>
                <w:tab w:val="decimal" w:pos="726"/>
              </w:tabs>
              <w:spacing w:line="240" w:lineRule="atLeast"/>
              <w:ind w:right="-72"/>
              <w:rPr>
                <w:rFonts w:cs="Times New Roman"/>
                <w:b/>
                <w:bCs/>
                <w:sz w:val="18"/>
                <w:szCs w:val="18"/>
              </w:rPr>
            </w:pPr>
          </w:p>
        </w:tc>
        <w:tc>
          <w:tcPr>
            <w:tcW w:w="992" w:type="dxa"/>
            <w:vAlign w:val="bottom"/>
          </w:tcPr>
          <w:p w14:paraId="0774EA66" w14:textId="5AC4F8B6" w:rsidR="0065149B" w:rsidRPr="00F828FF" w:rsidRDefault="0065149B" w:rsidP="00562AE2">
            <w:pPr>
              <w:tabs>
                <w:tab w:val="decimal" w:pos="723"/>
              </w:tabs>
              <w:spacing w:line="240" w:lineRule="atLeast"/>
              <w:ind w:right="-72"/>
              <w:rPr>
                <w:rFonts w:cs="Times New Roman"/>
                <w:b/>
                <w:bCs/>
                <w:sz w:val="18"/>
                <w:szCs w:val="18"/>
              </w:rPr>
            </w:pPr>
          </w:p>
        </w:tc>
        <w:tc>
          <w:tcPr>
            <w:tcW w:w="1028" w:type="dxa"/>
            <w:vAlign w:val="bottom"/>
          </w:tcPr>
          <w:p w14:paraId="2B50EFEC" w14:textId="0274ED6C" w:rsidR="0065149B" w:rsidRPr="00F828FF" w:rsidRDefault="0065149B" w:rsidP="00562AE2">
            <w:pPr>
              <w:tabs>
                <w:tab w:val="decimal" w:pos="754"/>
              </w:tabs>
              <w:spacing w:line="240" w:lineRule="atLeast"/>
              <w:ind w:right="-72"/>
              <w:rPr>
                <w:rFonts w:cs="Times New Roman"/>
                <w:b/>
                <w:bCs/>
                <w:sz w:val="18"/>
                <w:szCs w:val="18"/>
              </w:rPr>
            </w:pPr>
          </w:p>
        </w:tc>
        <w:tc>
          <w:tcPr>
            <w:tcW w:w="1075" w:type="dxa"/>
            <w:vAlign w:val="bottom"/>
          </w:tcPr>
          <w:p w14:paraId="5B10F24C" w14:textId="7AE3710D" w:rsidR="0065149B" w:rsidRPr="00F828FF" w:rsidRDefault="0065149B" w:rsidP="00562AE2">
            <w:pPr>
              <w:tabs>
                <w:tab w:val="decimal" w:pos="803"/>
              </w:tabs>
              <w:spacing w:line="240" w:lineRule="atLeast"/>
              <w:ind w:right="-72"/>
              <w:rPr>
                <w:rFonts w:cs="Times New Roman"/>
                <w:b/>
                <w:bCs/>
                <w:sz w:val="18"/>
                <w:szCs w:val="18"/>
              </w:rPr>
            </w:pPr>
          </w:p>
        </w:tc>
        <w:tc>
          <w:tcPr>
            <w:tcW w:w="1085" w:type="dxa"/>
            <w:vAlign w:val="bottom"/>
          </w:tcPr>
          <w:p w14:paraId="342C24FA" w14:textId="40A451D0" w:rsidR="0065149B" w:rsidRPr="00F828FF" w:rsidRDefault="0065149B" w:rsidP="00562AE2">
            <w:pPr>
              <w:tabs>
                <w:tab w:val="decimal" w:pos="803"/>
              </w:tabs>
              <w:spacing w:line="240" w:lineRule="atLeast"/>
              <w:ind w:right="-72"/>
              <w:rPr>
                <w:rFonts w:cs="Times New Roman"/>
                <w:b/>
                <w:bCs/>
                <w:sz w:val="18"/>
                <w:szCs w:val="18"/>
              </w:rPr>
            </w:pPr>
          </w:p>
        </w:tc>
        <w:tc>
          <w:tcPr>
            <w:tcW w:w="1085" w:type="dxa"/>
            <w:vAlign w:val="bottom"/>
          </w:tcPr>
          <w:p w14:paraId="1C935CB8" w14:textId="69496B3F" w:rsidR="0065149B" w:rsidRPr="00F828FF" w:rsidRDefault="0065149B" w:rsidP="00562AE2">
            <w:pPr>
              <w:tabs>
                <w:tab w:val="decimal" w:pos="803"/>
              </w:tabs>
              <w:spacing w:line="240" w:lineRule="atLeast"/>
              <w:ind w:right="-72"/>
              <w:rPr>
                <w:rFonts w:cs="Times New Roman"/>
                <w:b/>
                <w:bCs/>
                <w:sz w:val="18"/>
                <w:szCs w:val="18"/>
              </w:rPr>
            </w:pPr>
          </w:p>
        </w:tc>
        <w:tc>
          <w:tcPr>
            <w:tcW w:w="1095" w:type="dxa"/>
            <w:vAlign w:val="bottom"/>
          </w:tcPr>
          <w:p w14:paraId="5C58C6C6" w14:textId="236809B7" w:rsidR="0065149B" w:rsidRPr="00F828FF" w:rsidRDefault="0065149B" w:rsidP="00562AE2">
            <w:pPr>
              <w:tabs>
                <w:tab w:val="decimal" w:pos="860"/>
              </w:tabs>
              <w:spacing w:line="240" w:lineRule="atLeast"/>
              <w:ind w:right="-72"/>
              <w:rPr>
                <w:rFonts w:cs="Times New Roman"/>
                <w:b/>
                <w:bCs/>
                <w:sz w:val="18"/>
                <w:szCs w:val="18"/>
              </w:rPr>
            </w:pPr>
          </w:p>
        </w:tc>
      </w:tr>
      <w:tr w:rsidR="0065149B" w:rsidRPr="003F7997" w14:paraId="2B628798" w14:textId="77777777" w:rsidTr="00562AE2">
        <w:tc>
          <w:tcPr>
            <w:tcW w:w="2502" w:type="dxa"/>
            <w:vAlign w:val="bottom"/>
          </w:tcPr>
          <w:p w14:paraId="2FF27CD4" w14:textId="587A3F6D" w:rsidR="0065149B" w:rsidRPr="003F7997" w:rsidRDefault="0065149B" w:rsidP="00562AE2">
            <w:pPr>
              <w:spacing w:line="240" w:lineRule="atLeast"/>
              <w:ind w:left="141" w:right="-79"/>
              <w:rPr>
                <w:rFonts w:cs="Times New Roman"/>
                <w:b/>
                <w:bCs/>
                <w:spacing w:val="-4"/>
                <w:sz w:val="18"/>
                <w:szCs w:val="18"/>
              </w:rPr>
            </w:pPr>
            <w:r w:rsidRPr="003F7997">
              <w:rPr>
                <w:rFonts w:cs="Times New Roman"/>
                <w:b/>
                <w:bCs/>
                <w:spacing w:val="-4"/>
                <w:sz w:val="18"/>
                <w:szCs w:val="18"/>
              </w:rPr>
              <w:t xml:space="preserve">    1 January 202</w:t>
            </w:r>
            <w:r>
              <w:rPr>
                <w:rFonts w:cs="Times New Roman"/>
                <w:b/>
                <w:bCs/>
                <w:spacing w:val="-4"/>
                <w:sz w:val="18"/>
                <w:szCs w:val="18"/>
              </w:rPr>
              <w:t>5</w:t>
            </w:r>
          </w:p>
        </w:tc>
        <w:tc>
          <w:tcPr>
            <w:tcW w:w="1013" w:type="dxa"/>
            <w:vAlign w:val="bottom"/>
          </w:tcPr>
          <w:p w14:paraId="04AB8C70" w14:textId="6C1523DA" w:rsidR="0065149B" w:rsidRPr="00F828FF" w:rsidRDefault="0065149B" w:rsidP="00562AE2">
            <w:pPr>
              <w:tabs>
                <w:tab w:val="decimal" w:pos="726"/>
              </w:tabs>
              <w:spacing w:line="240" w:lineRule="atLeast"/>
              <w:ind w:right="-72"/>
              <w:rPr>
                <w:rFonts w:cs="Times New Roman"/>
                <w:b/>
                <w:bCs/>
                <w:sz w:val="18"/>
                <w:szCs w:val="18"/>
                <w:rtl/>
                <w:cs/>
              </w:rPr>
            </w:pPr>
            <w:r w:rsidRPr="00F828FF">
              <w:rPr>
                <w:rFonts w:cs="Times New Roman"/>
                <w:b/>
                <w:bCs/>
                <w:sz w:val="18"/>
                <w:szCs w:val="18"/>
              </w:rPr>
              <w:t>247,901</w:t>
            </w:r>
          </w:p>
        </w:tc>
        <w:tc>
          <w:tcPr>
            <w:tcW w:w="992" w:type="dxa"/>
            <w:vAlign w:val="bottom"/>
          </w:tcPr>
          <w:p w14:paraId="443759BD" w14:textId="020D5EF4" w:rsidR="0065149B" w:rsidRPr="00F828FF" w:rsidRDefault="0065149B" w:rsidP="00562AE2">
            <w:pPr>
              <w:tabs>
                <w:tab w:val="decimal" w:pos="723"/>
              </w:tabs>
              <w:spacing w:line="240" w:lineRule="atLeast"/>
              <w:ind w:right="-72"/>
              <w:rPr>
                <w:rFonts w:cs="Times New Roman"/>
                <w:b/>
                <w:bCs/>
                <w:sz w:val="18"/>
                <w:szCs w:val="18"/>
              </w:rPr>
            </w:pPr>
            <w:r w:rsidRPr="00F828FF">
              <w:rPr>
                <w:rFonts w:cs="Times New Roman"/>
                <w:b/>
                <w:bCs/>
                <w:sz w:val="18"/>
                <w:szCs w:val="18"/>
              </w:rPr>
              <w:t>455,208</w:t>
            </w:r>
          </w:p>
        </w:tc>
        <w:tc>
          <w:tcPr>
            <w:tcW w:w="1028" w:type="dxa"/>
            <w:vAlign w:val="bottom"/>
          </w:tcPr>
          <w:p w14:paraId="1A7A7237" w14:textId="56007AC0" w:rsidR="0065149B" w:rsidRPr="00F828FF" w:rsidRDefault="0065149B" w:rsidP="00562AE2">
            <w:pPr>
              <w:tabs>
                <w:tab w:val="decimal" w:pos="754"/>
              </w:tabs>
              <w:spacing w:line="240" w:lineRule="atLeast"/>
              <w:ind w:right="-72"/>
              <w:rPr>
                <w:rFonts w:cs="Times New Roman"/>
                <w:b/>
                <w:bCs/>
                <w:sz w:val="18"/>
                <w:szCs w:val="18"/>
              </w:rPr>
            </w:pPr>
            <w:r w:rsidRPr="00F828FF">
              <w:rPr>
                <w:rFonts w:cs="Times New Roman"/>
                <w:b/>
                <w:bCs/>
                <w:sz w:val="18"/>
                <w:szCs w:val="18"/>
              </w:rPr>
              <w:t>292,753</w:t>
            </w:r>
          </w:p>
        </w:tc>
        <w:tc>
          <w:tcPr>
            <w:tcW w:w="1075" w:type="dxa"/>
            <w:vAlign w:val="bottom"/>
          </w:tcPr>
          <w:p w14:paraId="667C778D" w14:textId="6B71F5DC" w:rsidR="0065149B" w:rsidRPr="00F828FF" w:rsidRDefault="0065149B" w:rsidP="00562AE2">
            <w:pPr>
              <w:tabs>
                <w:tab w:val="decimal" w:pos="803"/>
              </w:tabs>
              <w:spacing w:line="240" w:lineRule="atLeast"/>
              <w:ind w:right="-72"/>
              <w:rPr>
                <w:rFonts w:cs="Times New Roman"/>
                <w:b/>
                <w:bCs/>
                <w:sz w:val="18"/>
                <w:szCs w:val="18"/>
              </w:rPr>
            </w:pPr>
            <w:r w:rsidRPr="00F828FF">
              <w:rPr>
                <w:rFonts w:cs="Times New Roman"/>
                <w:b/>
                <w:bCs/>
                <w:sz w:val="18"/>
                <w:szCs w:val="18"/>
              </w:rPr>
              <w:t>425,843</w:t>
            </w:r>
          </w:p>
        </w:tc>
        <w:tc>
          <w:tcPr>
            <w:tcW w:w="1085" w:type="dxa"/>
            <w:vAlign w:val="bottom"/>
          </w:tcPr>
          <w:p w14:paraId="500358AE" w14:textId="0DF1EF2A" w:rsidR="0065149B" w:rsidRPr="00F828FF" w:rsidRDefault="0065149B" w:rsidP="00562AE2">
            <w:pPr>
              <w:tabs>
                <w:tab w:val="decimal" w:pos="803"/>
              </w:tabs>
              <w:spacing w:line="240" w:lineRule="atLeast"/>
              <w:ind w:right="-72"/>
              <w:rPr>
                <w:rFonts w:cs="Times New Roman"/>
                <w:b/>
                <w:bCs/>
                <w:sz w:val="18"/>
                <w:szCs w:val="18"/>
              </w:rPr>
            </w:pPr>
            <w:r w:rsidRPr="00F828FF">
              <w:rPr>
                <w:rFonts w:cs="Times New Roman"/>
                <w:b/>
                <w:bCs/>
                <w:sz w:val="18"/>
                <w:szCs w:val="18"/>
              </w:rPr>
              <w:t>1,095,449</w:t>
            </w:r>
          </w:p>
        </w:tc>
        <w:tc>
          <w:tcPr>
            <w:tcW w:w="1085" w:type="dxa"/>
            <w:vAlign w:val="bottom"/>
          </w:tcPr>
          <w:p w14:paraId="2B6DD9BD" w14:textId="1570C3A6" w:rsidR="0065149B" w:rsidRPr="00F828FF" w:rsidRDefault="0065149B" w:rsidP="00562AE2">
            <w:pPr>
              <w:tabs>
                <w:tab w:val="decimal" w:pos="803"/>
              </w:tabs>
              <w:spacing w:line="240" w:lineRule="atLeast"/>
              <w:ind w:right="-72"/>
              <w:rPr>
                <w:rFonts w:cs="Times New Roman"/>
                <w:b/>
                <w:bCs/>
                <w:sz w:val="18"/>
                <w:szCs w:val="18"/>
              </w:rPr>
            </w:pPr>
            <w:r w:rsidRPr="00F828FF">
              <w:rPr>
                <w:rFonts w:cs="Times New Roman"/>
                <w:b/>
                <w:bCs/>
                <w:sz w:val="18"/>
                <w:szCs w:val="18"/>
              </w:rPr>
              <w:t>3,075</w:t>
            </w:r>
          </w:p>
        </w:tc>
        <w:tc>
          <w:tcPr>
            <w:tcW w:w="1095" w:type="dxa"/>
            <w:vAlign w:val="bottom"/>
          </w:tcPr>
          <w:p w14:paraId="3046E8ED" w14:textId="220E8349" w:rsidR="0065149B" w:rsidRPr="00F828FF" w:rsidRDefault="0065149B" w:rsidP="00562AE2">
            <w:pPr>
              <w:tabs>
                <w:tab w:val="decimal" w:pos="860"/>
              </w:tabs>
              <w:spacing w:line="240" w:lineRule="atLeast"/>
              <w:ind w:right="-72"/>
              <w:rPr>
                <w:rFonts w:cs="Times New Roman"/>
                <w:b/>
                <w:bCs/>
                <w:sz w:val="18"/>
                <w:szCs w:val="18"/>
              </w:rPr>
            </w:pPr>
            <w:r w:rsidRPr="00F828FF">
              <w:rPr>
                <w:rFonts w:cs="Times New Roman"/>
                <w:b/>
                <w:bCs/>
                <w:sz w:val="18"/>
                <w:szCs w:val="18"/>
              </w:rPr>
              <w:t>2,520,229</w:t>
            </w:r>
          </w:p>
        </w:tc>
      </w:tr>
      <w:tr w:rsidR="003C2963" w:rsidRPr="003F7997" w14:paraId="3DB1AE87" w14:textId="77777777" w:rsidTr="00AA6956">
        <w:tc>
          <w:tcPr>
            <w:tcW w:w="2502" w:type="dxa"/>
            <w:vAlign w:val="bottom"/>
          </w:tcPr>
          <w:p w14:paraId="7DF88E3C" w14:textId="77777777" w:rsidR="003C2963" w:rsidRPr="003F7997" w:rsidRDefault="003C2963" w:rsidP="003C2963">
            <w:pPr>
              <w:spacing w:line="240" w:lineRule="atLeast"/>
              <w:ind w:left="141" w:right="-18"/>
              <w:rPr>
                <w:rFonts w:cs="Times New Roman"/>
                <w:sz w:val="18"/>
                <w:szCs w:val="18"/>
              </w:rPr>
            </w:pPr>
            <w:r w:rsidRPr="003F7997">
              <w:rPr>
                <w:rFonts w:cs="Times New Roman"/>
                <w:sz w:val="18"/>
                <w:szCs w:val="18"/>
              </w:rPr>
              <w:t>Additions</w:t>
            </w:r>
          </w:p>
        </w:tc>
        <w:tc>
          <w:tcPr>
            <w:tcW w:w="1013" w:type="dxa"/>
            <w:vAlign w:val="bottom"/>
          </w:tcPr>
          <w:p w14:paraId="43758098" w14:textId="32C37BFF" w:rsidR="003C2963" w:rsidRPr="00F828FF" w:rsidRDefault="003C2963" w:rsidP="003C2963">
            <w:pPr>
              <w:tabs>
                <w:tab w:val="decimal" w:pos="726"/>
              </w:tabs>
              <w:spacing w:line="240" w:lineRule="atLeast"/>
              <w:ind w:right="-72"/>
              <w:rPr>
                <w:rFonts w:cs="Times New Roman"/>
                <w:sz w:val="18"/>
                <w:szCs w:val="18"/>
              </w:rPr>
            </w:pPr>
            <w:r w:rsidRPr="00F828FF">
              <w:rPr>
                <w:rFonts w:cs="Times New Roman"/>
                <w:sz w:val="18"/>
                <w:szCs w:val="18"/>
              </w:rPr>
              <w:t>-</w:t>
            </w:r>
          </w:p>
        </w:tc>
        <w:tc>
          <w:tcPr>
            <w:tcW w:w="992" w:type="dxa"/>
            <w:vAlign w:val="bottom"/>
          </w:tcPr>
          <w:p w14:paraId="0DD3172C" w14:textId="76CA72AD" w:rsidR="003C2963" w:rsidRPr="00F828FF" w:rsidRDefault="003C2963" w:rsidP="003C2963">
            <w:pPr>
              <w:tabs>
                <w:tab w:val="decimal" w:pos="723"/>
              </w:tabs>
              <w:spacing w:line="240" w:lineRule="atLeast"/>
              <w:ind w:right="-169"/>
              <w:rPr>
                <w:rFonts w:cs="Times New Roman"/>
                <w:sz w:val="18"/>
                <w:szCs w:val="18"/>
              </w:rPr>
            </w:pPr>
            <w:r w:rsidRPr="00AA6956">
              <w:rPr>
                <w:rFonts w:cs="Times New Roman"/>
                <w:sz w:val="18"/>
                <w:szCs w:val="18"/>
              </w:rPr>
              <w:t>12,096</w:t>
            </w:r>
          </w:p>
        </w:tc>
        <w:tc>
          <w:tcPr>
            <w:tcW w:w="1028" w:type="dxa"/>
            <w:vAlign w:val="bottom"/>
          </w:tcPr>
          <w:p w14:paraId="762C9F30" w14:textId="57FCE9E9" w:rsidR="003C2963" w:rsidRPr="00F828FF" w:rsidRDefault="003C2963" w:rsidP="00AA6956">
            <w:pPr>
              <w:tabs>
                <w:tab w:val="decimal" w:pos="723"/>
              </w:tabs>
              <w:spacing w:line="240" w:lineRule="atLeast"/>
              <w:ind w:right="-169"/>
              <w:rPr>
                <w:rFonts w:cs="Times New Roman"/>
                <w:sz w:val="18"/>
                <w:szCs w:val="18"/>
              </w:rPr>
            </w:pPr>
            <w:r w:rsidRPr="00AA6956">
              <w:rPr>
                <w:rFonts w:cs="Times New Roman"/>
                <w:sz w:val="18"/>
                <w:szCs w:val="18"/>
              </w:rPr>
              <w:t>8,519</w:t>
            </w:r>
          </w:p>
        </w:tc>
        <w:tc>
          <w:tcPr>
            <w:tcW w:w="1075" w:type="dxa"/>
            <w:vAlign w:val="bottom"/>
          </w:tcPr>
          <w:p w14:paraId="28E3FB16" w14:textId="36265346" w:rsidR="003C2963" w:rsidRPr="00F828FF" w:rsidRDefault="003C2963">
            <w:pPr>
              <w:tabs>
                <w:tab w:val="decimal" w:pos="803"/>
              </w:tabs>
              <w:spacing w:line="240" w:lineRule="atLeast"/>
              <w:ind w:right="-169"/>
              <w:rPr>
                <w:rFonts w:cs="Times New Roman"/>
                <w:sz w:val="18"/>
                <w:szCs w:val="18"/>
              </w:rPr>
            </w:pPr>
            <w:r w:rsidRPr="00F828FF">
              <w:rPr>
                <w:rFonts w:cs="Times New Roman"/>
                <w:sz w:val="18"/>
                <w:szCs w:val="18"/>
              </w:rPr>
              <w:t>60,334</w:t>
            </w:r>
          </w:p>
        </w:tc>
        <w:tc>
          <w:tcPr>
            <w:tcW w:w="1085" w:type="dxa"/>
          </w:tcPr>
          <w:p w14:paraId="4D243E34" w14:textId="542775BA" w:rsidR="003C2963" w:rsidRPr="00F828FF" w:rsidRDefault="003C2963" w:rsidP="00AA6956">
            <w:pPr>
              <w:tabs>
                <w:tab w:val="decimal" w:pos="828"/>
              </w:tabs>
              <w:spacing w:line="240" w:lineRule="atLeast"/>
              <w:ind w:right="-169"/>
              <w:rPr>
                <w:rFonts w:cs="Times New Roman"/>
                <w:sz w:val="18"/>
                <w:szCs w:val="18"/>
              </w:rPr>
            </w:pPr>
            <w:r w:rsidRPr="00AA6956">
              <w:rPr>
                <w:rFonts w:cs="Times New Roman"/>
                <w:sz w:val="18"/>
                <w:szCs w:val="18"/>
              </w:rPr>
              <w:t>317,355</w:t>
            </w:r>
          </w:p>
        </w:tc>
        <w:tc>
          <w:tcPr>
            <w:tcW w:w="1085" w:type="dxa"/>
          </w:tcPr>
          <w:p w14:paraId="0273281C" w14:textId="08DC43EE" w:rsidR="003C2963" w:rsidRPr="00F828FF" w:rsidRDefault="003C2963">
            <w:pPr>
              <w:tabs>
                <w:tab w:val="decimal" w:pos="803"/>
              </w:tabs>
              <w:spacing w:line="240" w:lineRule="atLeast"/>
              <w:ind w:right="-169"/>
              <w:rPr>
                <w:rFonts w:cs="Times New Roman"/>
                <w:sz w:val="18"/>
                <w:szCs w:val="18"/>
              </w:rPr>
            </w:pPr>
            <w:r w:rsidRPr="00AA6956">
              <w:rPr>
                <w:rFonts w:cs="Times New Roman"/>
                <w:sz w:val="18"/>
                <w:szCs w:val="18"/>
              </w:rPr>
              <w:t>4,645</w:t>
            </w:r>
          </w:p>
        </w:tc>
        <w:tc>
          <w:tcPr>
            <w:tcW w:w="1095" w:type="dxa"/>
          </w:tcPr>
          <w:p w14:paraId="16D67E22" w14:textId="0526AF65" w:rsidR="003C2963" w:rsidRPr="00F828FF" w:rsidRDefault="003C2963">
            <w:pPr>
              <w:tabs>
                <w:tab w:val="decimal" w:pos="860"/>
              </w:tabs>
              <w:spacing w:line="240" w:lineRule="atLeast"/>
              <w:ind w:right="-169"/>
              <w:rPr>
                <w:rFonts w:cs="Times New Roman"/>
                <w:sz w:val="18"/>
                <w:szCs w:val="18"/>
              </w:rPr>
            </w:pPr>
            <w:r w:rsidRPr="00AA6956">
              <w:rPr>
                <w:rFonts w:cs="Times New Roman"/>
                <w:sz w:val="18"/>
                <w:szCs w:val="18"/>
              </w:rPr>
              <w:t>402,949</w:t>
            </w:r>
          </w:p>
        </w:tc>
      </w:tr>
      <w:tr w:rsidR="003C2963" w:rsidRPr="003F7997" w14:paraId="1B37AC28" w14:textId="77777777" w:rsidTr="00AA6956">
        <w:tc>
          <w:tcPr>
            <w:tcW w:w="2502" w:type="dxa"/>
            <w:vAlign w:val="bottom"/>
          </w:tcPr>
          <w:p w14:paraId="34D6D921" w14:textId="7E18AE79" w:rsidR="003C2963" w:rsidRPr="003F7997" w:rsidRDefault="003C2963" w:rsidP="003C2963">
            <w:pPr>
              <w:spacing w:line="240" w:lineRule="atLeast"/>
              <w:ind w:left="141" w:right="-18"/>
              <w:rPr>
                <w:rFonts w:cs="Times New Roman"/>
                <w:sz w:val="18"/>
                <w:szCs w:val="18"/>
                <w:lang w:val="en-US" w:bidi="th-TH"/>
              </w:rPr>
            </w:pPr>
            <w:r w:rsidRPr="003F7997">
              <w:rPr>
                <w:rFonts w:cs="Times New Roman"/>
                <w:sz w:val="18"/>
                <w:szCs w:val="18"/>
                <w:lang w:val="en-US" w:bidi="th-TH"/>
              </w:rPr>
              <w:t>Transfers in (out)</w:t>
            </w:r>
          </w:p>
        </w:tc>
        <w:tc>
          <w:tcPr>
            <w:tcW w:w="1013" w:type="dxa"/>
            <w:vAlign w:val="bottom"/>
          </w:tcPr>
          <w:p w14:paraId="31549FEE" w14:textId="1078C6BF" w:rsidR="003C2963" w:rsidRPr="00F828FF" w:rsidRDefault="003C2963" w:rsidP="003C2963">
            <w:pPr>
              <w:tabs>
                <w:tab w:val="decimal" w:pos="726"/>
              </w:tabs>
              <w:spacing w:line="240" w:lineRule="atLeast"/>
              <w:ind w:right="-72"/>
              <w:rPr>
                <w:rFonts w:cs="Times New Roman"/>
                <w:sz w:val="18"/>
                <w:szCs w:val="18"/>
              </w:rPr>
            </w:pPr>
            <w:r w:rsidRPr="00F828FF">
              <w:rPr>
                <w:rFonts w:cs="Times New Roman"/>
                <w:sz w:val="18"/>
                <w:szCs w:val="18"/>
              </w:rPr>
              <w:t>-</w:t>
            </w:r>
          </w:p>
        </w:tc>
        <w:tc>
          <w:tcPr>
            <w:tcW w:w="992" w:type="dxa"/>
            <w:vAlign w:val="bottom"/>
          </w:tcPr>
          <w:p w14:paraId="1688383E" w14:textId="4F9E5540" w:rsidR="003C2963" w:rsidRPr="00F828FF" w:rsidRDefault="003C2963" w:rsidP="003C2963">
            <w:pPr>
              <w:tabs>
                <w:tab w:val="decimal" w:pos="723"/>
              </w:tabs>
              <w:spacing w:line="240" w:lineRule="atLeast"/>
              <w:ind w:right="-169"/>
              <w:rPr>
                <w:rFonts w:cs="Times New Roman"/>
                <w:sz w:val="18"/>
                <w:szCs w:val="18"/>
              </w:rPr>
            </w:pPr>
            <w:r w:rsidRPr="00AA6956">
              <w:rPr>
                <w:rFonts w:cs="Times New Roman"/>
                <w:sz w:val="18"/>
                <w:szCs w:val="18"/>
                <w:cs/>
                <w:lang w:bidi="th-TH"/>
              </w:rPr>
              <w:t>4</w:t>
            </w:r>
            <w:r w:rsidRPr="00AA6956">
              <w:rPr>
                <w:rFonts w:cs="Times New Roman"/>
                <w:sz w:val="18"/>
                <w:szCs w:val="18"/>
              </w:rPr>
              <w:t>,</w:t>
            </w:r>
            <w:r w:rsidRPr="00AA6956">
              <w:rPr>
                <w:rFonts w:cs="Times New Roman"/>
                <w:sz w:val="18"/>
                <w:szCs w:val="18"/>
                <w:cs/>
                <w:lang w:bidi="th-TH"/>
              </w:rPr>
              <w:t>362</w:t>
            </w:r>
          </w:p>
        </w:tc>
        <w:tc>
          <w:tcPr>
            <w:tcW w:w="1028" w:type="dxa"/>
            <w:vAlign w:val="bottom"/>
          </w:tcPr>
          <w:p w14:paraId="02E260A5" w14:textId="740D4563" w:rsidR="003C2963" w:rsidRPr="00AA6956" w:rsidRDefault="003C2963" w:rsidP="00AA6956">
            <w:pPr>
              <w:tabs>
                <w:tab w:val="decimal" w:pos="723"/>
              </w:tabs>
              <w:spacing w:line="240" w:lineRule="atLeast"/>
              <w:ind w:right="-169"/>
              <w:rPr>
                <w:rFonts w:cs="Times New Roman"/>
                <w:sz w:val="18"/>
                <w:szCs w:val="18"/>
                <w:lang w:bidi="th-TH"/>
              </w:rPr>
            </w:pPr>
            <w:r w:rsidRPr="00AA6956">
              <w:rPr>
                <w:rFonts w:cs="Times New Roman"/>
                <w:sz w:val="18"/>
                <w:szCs w:val="18"/>
                <w:cs/>
                <w:lang w:bidi="th-TH"/>
              </w:rPr>
              <w:t>159</w:t>
            </w:r>
          </w:p>
        </w:tc>
        <w:tc>
          <w:tcPr>
            <w:tcW w:w="1075" w:type="dxa"/>
            <w:vAlign w:val="bottom"/>
          </w:tcPr>
          <w:p w14:paraId="41A23D4F" w14:textId="41C68E82" w:rsidR="003C2963" w:rsidRPr="00F828FF" w:rsidRDefault="003C2963">
            <w:pPr>
              <w:tabs>
                <w:tab w:val="decimal" w:pos="803"/>
              </w:tabs>
              <w:spacing w:line="240" w:lineRule="atLeast"/>
              <w:ind w:right="-169"/>
              <w:rPr>
                <w:rFonts w:cs="Times New Roman"/>
                <w:sz w:val="18"/>
                <w:szCs w:val="18"/>
              </w:rPr>
            </w:pPr>
            <w:r w:rsidRPr="00AA6956">
              <w:rPr>
                <w:rFonts w:cs="Times New Roman"/>
                <w:sz w:val="18"/>
                <w:szCs w:val="18"/>
                <w:cs/>
                <w:lang w:bidi="th-TH"/>
              </w:rPr>
              <w:t>-</w:t>
            </w:r>
          </w:p>
        </w:tc>
        <w:tc>
          <w:tcPr>
            <w:tcW w:w="1085" w:type="dxa"/>
          </w:tcPr>
          <w:p w14:paraId="0816CF5B" w14:textId="3823766E" w:rsidR="003C2963" w:rsidRPr="00F828FF" w:rsidRDefault="003C2963" w:rsidP="00AA6956">
            <w:pPr>
              <w:tabs>
                <w:tab w:val="decimal" w:pos="828"/>
              </w:tabs>
              <w:spacing w:line="240" w:lineRule="atLeast"/>
              <w:ind w:right="-169"/>
              <w:rPr>
                <w:rFonts w:cs="Times New Roman"/>
                <w:sz w:val="18"/>
                <w:szCs w:val="18"/>
              </w:rPr>
            </w:pPr>
            <w:r w:rsidRPr="00AA6956">
              <w:rPr>
                <w:rFonts w:cs="Times New Roman"/>
                <w:sz w:val="18"/>
                <w:szCs w:val="18"/>
              </w:rPr>
              <w:t>-</w:t>
            </w:r>
          </w:p>
        </w:tc>
        <w:tc>
          <w:tcPr>
            <w:tcW w:w="1085" w:type="dxa"/>
          </w:tcPr>
          <w:p w14:paraId="6E1D7D65" w14:textId="43833167" w:rsidR="003C2963" w:rsidRPr="00F828FF" w:rsidRDefault="003C2963">
            <w:pPr>
              <w:tabs>
                <w:tab w:val="decimal" w:pos="803"/>
              </w:tabs>
              <w:spacing w:line="240" w:lineRule="atLeast"/>
              <w:ind w:right="-169"/>
              <w:rPr>
                <w:rFonts w:cs="Times New Roman"/>
                <w:sz w:val="18"/>
                <w:szCs w:val="18"/>
              </w:rPr>
            </w:pPr>
            <w:r w:rsidRPr="00AA6956">
              <w:rPr>
                <w:rFonts w:cs="Times New Roman"/>
                <w:sz w:val="18"/>
                <w:szCs w:val="18"/>
              </w:rPr>
              <w:t>(4,521)</w:t>
            </w:r>
          </w:p>
        </w:tc>
        <w:tc>
          <w:tcPr>
            <w:tcW w:w="1095" w:type="dxa"/>
          </w:tcPr>
          <w:p w14:paraId="7C607364" w14:textId="1B0B1549" w:rsidR="003C2963" w:rsidRPr="00F828FF" w:rsidRDefault="003C2963">
            <w:pPr>
              <w:tabs>
                <w:tab w:val="decimal" w:pos="860"/>
              </w:tabs>
              <w:spacing w:line="240" w:lineRule="atLeast"/>
              <w:ind w:right="-169"/>
              <w:rPr>
                <w:rFonts w:cs="Times New Roman"/>
                <w:sz w:val="18"/>
                <w:szCs w:val="18"/>
              </w:rPr>
            </w:pPr>
            <w:r w:rsidRPr="00AA6956">
              <w:rPr>
                <w:rFonts w:cs="Times New Roman"/>
                <w:sz w:val="18"/>
                <w:szCs w:val="18"/>
              </w:rPr>
              <w:t>-</w:t>
            </w:r>
          </w:p>
        </w:tc>
      </w:tr>
      <w:tr w:rsidR="003C2963" w:rsidRPr="003F7997" w14:paraId="70C2E748" w14:textId="77777777" w:rsidTr="00AA6956">
        <w:tc>
          <w:tcPr>
            <w:tcW w:w="2502" w:type="dxa"/>
            <w:vAlign w:val="bottom"/>
          </w:tcPr>
          <w:p w14:paraId="64814928" w14:textId="0C74259B" w:rsidR="003C2963" w:rsidRPr="003F7997" w:rsidRDefault="003C2963" w:rsidP="003C2963">
            <w:pPr>
              <w:spacing w:line="240" w:lineRule="atLeast"/>
              <w:ind w:left="141" w:right="-18"/>
              <w:rPr>
                <w:rFonts w:cs="Times New Roman"/>
                <w:sz w:val="18"/>
                <w:szCs w:val="18"/>
              </w:rPr>
            </w:pPr>
            <w:r w:rsidRPr="003F7997">
              <w:rPr>
                <w:rFonts w:cs="Times New Roman"/>
                <w:sz w:val="18"/>
                <w:szCs w:val="18"/>
              </w:rPr>
              <w:t>Write-off</w:t>
            </w:r>
          </w:p>
        </w:tc>
        <w:tc>
          <w:tcPr>
            <w:tcW w:w="1013" w:type="dxa"/>
            <w:vAlign w:val="bottom"/>
          </w:tcPr>
          <w:p w14:paraId="4EE074BF" w14:textId="70B4150E" w:rsidR="003C2963" w:rsidRPr="00F828FF" w:rsidRDefault="003C2963" w:rsidP="003C2963">
            <w:pPr>
              <w:pBdr>
                <w:bottom w:val="single" w:sz="4" w:space="1" w:color="auto"/>
              </w:pBdr>
              <w:tabs>
                <w:tab w:val="decimal" w:pos="726"/>
              </w:tabs>
              <w:spacing w:line="240" w:lineRule="atLeast"/>
              <w:ind w:right="-72"/>
              <w:rPr>
                <w:rFonts w:cs="Times New Roman"/>
                <w:sz w:val="18"/>
                <w:szCs w:val="18"/>
              </w:rPr>
            </w:pPr>
            <w:r w:rsidRPr="00F828FF">
              <w:rPr>
                <w:rFonts w:cs="Times New Roman"/>
                <w:sz w:val="18"/>
                <w:szCs w:val="18"/>
              </w:rPr>
              <w:t>-</w:t>
            </w:r>
          </w:p>
        </w:tc>
        <w:tc>
          <w:tcPr>
            <w:tcW w:w="992" w:type="dxa"/>
            <w:vAlign w:val="bottom"/>
          </w:tcPr>
          <w:p w14:paraId="13EBAED6" w14:textId="443E694B" w:rsidR="003C2963" w:rsidRPr="00F828FF" w:rsidRDefault="003C2963" w:rsidP="003C2963">
            <w:pPr>
              <w:pBdr>
                <w:bottom w:val="single" w:sz="4" w:space="1" w:color="auto"/>
              </w:pBdr>
              <w:tabs>
                <w:tab w:val="decimal" w:pos="723"/>
              </w:tabs>
              <w:spacing w:line="240" w:lineRule="atLeast"/>
              <w:ind w:right="-169"/>
              <w:rPr>
                <w:rFonts w:cs="Times New Roman"/>
                <w:sz w:val="18"/>
                <w:szCs w:val="18"/>
              </w:rPr>
            </w:pPr>
            <w:r w:rsidRPr="00AA6956">
              <w:rPr>
                <w:rFonts w:cs="Times New Roman"/>
                <w:sz w:val="18"/>
                <w:szCs w:val="18"/>
                <w:cs/>
                <w:lang w:bidi="th-TH"/>
              </w:rPr>
              <w:t>-</w:t>
            </w:r>
          </w:p>
        </w:tc>
        <w:tc>
          <w:tcPr>
            <w:tcW w:w="1028" w:type="dxa"/>
            <w:vAlign w:val="bottom"/>
          </w:tcPr>
          <w:p w14:paraId="539F0D5A" w14:textId="66721F0D" w:rsidR="003C2963" w:rsidRPr="00F828FF" w:rsidRDefault="003C2963" w:rsidP="00AA6956">
            <w:pPr>
              <w:pBdr>
                <w:bottom w:val="single" w:sz="4" w:space="1" w:color="auto"/>
              </w:pBdr>
              <w:tabs>
                <w:tab w:val="decimal" w:pos="723"/>
              </w:tabs>
              <w:spacing w:line="240" w:lineRule="atLeast"/>
              <w:ind w:right="-169"/>
              <w:rPr>
                <w:rFonts w:cs="Times New Roman"/>
                <w:sz w:val="18"/>
                <w:szCs w:val="18"/>
              </w:rPr>
            </w:pPr>
            <w:r w:rsidRPr="00AA6956">
              <w:rPr>
                <w:rFonts w:cs="Times New Roman"/>
                <w:sz w:val="18"/>
                <w:szCs w:val="18"/>
                <w:cs/>
                <w:lang w:bidi="th-TH"/>
              </w:rPr>
              <w:t>-</w:t>
            </w:r>
          </w:p>
        </w:tc>
        <w:tc>
          <w:tcPr>
            <w:tcW w:w="1075" w:type="dxa"/>
            <w:vAlign w:val="bottom"/>
          </w:tcPr>
          <w:p w14:paraId="17D005B9" w14:textId="0A0ABCBC" w:rsidR="003C2963" w:rsidRPr="00AA6956" w:rsidRDefault="003C2963">
            <w:pPr>
              <w:pBdr>
                <w:bottom w:val="single" w:sz="4" w:space="1" w:color="auto"/>
              </w:pBdr>
              <w:tabs>
                <w:tab w:val="decimal" w:pos="803"/>
              </w:tabs>
              <w:spacing w:line="240" w:lineRule="atLeast"/>
              <w:ind w:right="-169"/>
              <w:rPr>
                <w:rFonts w:cs="Times New Roman"/>
                <w:sz w:val="18"/>
                <w:szCs w:val="18"/>
                <w:lang w:bidi="th-TH"/>
              </w:rPr>
            </w:pPr>
            <w:r w:rsidRPr="00AA6956">
              <w:rPr>
                <w:rFonts w:cs="Times New Roman"/>
                <w:sz w:val="18"/>
                <w:szCs w:val="18"/>
                <w:cs/>
                <w:lang w:bidi="th-TH"/>
              </w:rPr>
              <w:t>-</w:t>
            </w:r>
          </w:p>
        </w:tc>
        <w:tc>
          <w:tcPr>
            <w:tcW w:w="1085" w:type="dxa"/>
          </w:tcPr>
          <w:p w14:paraId="22783D63" w14:textId="6D6B18C8" w:rsidR="003C2963" w:rsidRPr="00F828FF" w:rsidRDefault="003C2963" w:rsidP="00AA6956">
            <w:pPr>
              <w:pBdr>
                <w:bottom w:val="single" w:sz="4" w:space="1" w:color="auto"/>
              </w:pBdr>
              <w:tabs>
                <w:tab w:val="decimal" w:pos="828"/>
              </w:tabs>
              <w:spacing w:line="240" w:lineRule="atLeast"/>
              <w:ind w:right="-169"/>
              <w:rPr>
                <w:rFonts w:cs="Times New Roman"/>
                <w:sz w:val="18"/>
                <w:szCs w:val="18"/>
              </w:rPr>
            </w:pPr>
            <w:r w:rsidRPr="00AA6956">
              <w:rPr>
                <w:rFonts w:cs="Times New Roman"/>
                <w:sz w:val="18"/>
                <w:szCs w:val="18"/>
              </w:rPr>
              <w:t>(101,022)</w:t>
            </w:r>
          </w:p>
        </w:tc>
        <w:tc>
          <w:tcPr>
            <w:tcW w:w="1085" w:type="dxa"/>
          </w:tcPr>
          <w:p w14:paraId="79D7B4C3" w14:textId="40A2A253" w:rsidR="003C2963" w:rsidRPr="00F828FF" w:rsidRDefault="003C2963">
            <w:pPr>
              <w:pBdr>
                <w:bottom w:val="single" w:sz="4" w:space="1" w:color="auto"/>
              </w:pBdr>
              <w:tabs>
                <w:tab w:val="decimal" w:pos="803"/>
              </w:tabs>
              <w:spacing w:line="240" w:lineRule="atLeast"/>
              <w:ind w:right="-169"/>
              <w:rPr>
                <w:rFonts w:cs="Times New Roman"/>
                <w:sz w:val="18"/>
                <w:szCs w:val="18"/>
              </w:rPr>
            </w:pPr>
            <w:r w:rsidRPr="00AA6956">
              <w:rPr>
                <w:rFonts w:cs="Times New Roman"/>
                <w:sz w:val="18"/>
                <w:szCs w:val="18"/>
              </w:rPr>
              <w:t>-</w:t>
            </w:r>
          </w:p>
        </w:tc>
        <w:tc>
          <w:tcPr>
            <w:tcW w:w="1095" w:type="dxa"/>
          </w:tcPr>
          <w:p w14:paraId="633E86B6" w14:textId="3A3A12C2" w:rsidR="003C2963" w:rsidRPr="00F828FF" w:rsidRDefault="003C2963">
            <w:pPr>
              <w:pBdr>
                <w:bottom w:val="single" w:sz="4" w:space="1" w:color="auto"/>
              </w:pBdr>
              <w:tabs>
                <w:tab w:val="decimal" w:pos="860"/>
              </w:tabs>
              <w:spacing w:line="240" w:lineRule="atLeast"/>
              <w:ind w:right="-169"/>
              <w:rPr>
                <w:rFonts w:cs="Times New Roman"/>
                <w:sz w:val="18"/>
                <w:szCs w:val="18"/>
              </w:rPr>
            </w:pPr>
            <w:r w:rsidRPr="00AA6956">
              <w:rPr>
                <w:rFonts w:cs="Times New Roman"/>
                <w:sz w:val="18"/>
                <w:szCs w:val="18"/>
              </w:rPr>
              <w:t>(101,022)</w:t>
            </w:r>
          </w:p>
        </w:tc>
      </w:tr>
      <w:tr w:rsidR="003C2963" w:rsidRPr="003C2963" w14:paraId="29248078" w14:textId="77777777" w:rsidTr="00AA6956">
        <w:tc>
          <w:tcPr>
            <w:tcW w:w="2502" w:type="dxa"/>
            <w:vAlign w:val="bottom"/>
          </w:tcPr>
          <w:p w14:paraId="002F95F8" w14:textId="0ACBC214" w:rsidR="003C2963" w:rsidRPr="003F7997" w:rsidRDefault="003C2963" w:rsidP="003C2963">
            <w:pPr>
              <w:spacing w:line="240" w:lineRule="atLeast"/>
              <w:ind w:left="141" w:right="-18"/>
              <w:rPr>
                <w:rFonts w:cs="Times New Roman"/>
                <w:b/>
                <w:bCs/>
                <w:sz w:val="18"/>
                <w:szCs w:val="18"/>
              </w:rPr>
            </w:pPr>
            <w:r w:rsidRPr="003F7997">
              <w:rPr>
                <w:rFonts w:cs="Times New Roman"/>
                <w:b/>
                <w:bCs/>
                <w:sz w:val="18"/>
                <w:szCs w:val="18"/>
              </w:rPr>
              <w:t xml:space="preserve">At </w:t>
            </w:r>
            <w:r w:rsidRPr="003F7997">
              <w:rPr>
                <w:rFonts w:cs="Times New Roman"/>
                <w:b/>
                <w:bCs/>
                <w:spacing w:val="-4"/>
                <w:sz w:val="18"/>
                <w:szCs w:val="18"/>
              </w:rPr>
              <w:t>3</w:t>
            </w:r>
            <w:r>
              <w:rPr>
                <w:rFonts w:cs="Times New Roman"/>
                <w:b/>
                <w:bCs/>
                <w:spacing w:val="-4"/>
                <w:sz w:val="18"/>
                <w:szCs w:val="18"/>
              </w:rPr>
              <w:t xml:space="preserve">0 June </w:t>
            </w:r>
            <w:r w:rsidRPr="003F7997">
              <w:rPr>
                <w:rFonts w:cs="Times New Roman"/>
                <w:b/>
                <w:bCs/>
                <w:spacing w:val="-4"/>
                <w:sz w:val="18"/>
                <w:szCs w:val="18"/>
              </w:rPr>
              <w:t>202</w:t>
            </w:r>
            <w:r>
              <w:rPr>
                <w:rFonts w:cs="Times New Roman"/>
                <w:b/>
                <w:bCs/>
                <w:spacing w:val="-4"/>
                <w:sz w:val="18"/>
                <w:szCs w:val="18"/>
              </w:rPr>
              <w:t>5</w:t>
            </w:r>
          </w:p>
        </w:tc>
        <w:tc>
          <w:tcPr>
            <w:tcW w:w="1013" w:type="dxa"/>
            <w:vAlign w:val="bottom"/>
          </w:tcPr>
          <w:p w14:paraId="3C98F248" w14:textId="68EDB48D" w:rsidR="003C2963" w:rsidRPr="00AA6956" w:rsidRDefault="000D2C43" w:rsidP="003C2963">
            <w:pPr>
              <w:pBdr>
                <w:bottom w:val="single" w:sz="4" w:space="1" w:color="auto"/>
              </w:pBdr>
              <w:tabs>
                <w:tab w:val="decimal" w:pos="726"/>
              </w:tabs>
              <w:spacing w:line="240" w:lineRule="atLeast"/>
              <w:ind w:right="-72"/>
              <w:rPr>
                <w:rFonts w:cs="Times New Roman"/>
                <w:b/>
                <w:bCs/>
                <w:sz w:val="18"/>
                <w:szCs w:val="18"/>
                <w:lang w:val="en-US" w:bidi="th-TH"/>
              </w:rPr>
            </w:pPr>
            <w:r w:rsidRPr="00F828FF">
              <w:rPr>
                <w:rFonts w:cs="Times New Roman"/>
                <w:b/>
                <w:bCs/>
                <w:sz w:val="18"/>
                <w:szCs w:val="18"/>
              </w:rPr>
              <w:t>247,901</w:t>
            </w:r>
          </w:p>
        </w:tc>
        <w:tc>
          <w:tcPr>
            <w:tcW w:w="992" w:type="dxa"/>
            <w:vAlign w:val="bottom"/>
          </w:tcPr>
          <w:p w14:paraId="52938DEC" w14:textId="0B89FFCA" w:rsidR="003C2963" w:rsidRPr="00F828FF" w:rsidRDefault="003C2963" w:rsidP="003C2963">
            <w:pPr>
              <w:pBdr>
                <w:bottom w:val="single" w:sz="4" w:space="1" w:color="auto"/>
              </w:pBdr>
              <w:tabs>
                <w:tab w:val="decimal" w:pos="723"/>
              </w:tabs>
              <w:spacing w:line="240" w:lineRule="atLeast"/>
              <w:ind w:right="-72"/>
              <w:rPr>
                <w:rFonts w:cs="Times New Roman"/>
                <w:b/>
                <w:bCs/>
                <w:sz w:val="18"/>
                <w:szCs w:val="18"/>
              </w:rPr>
            </w:pPr>
            <w:r w:rsidRPr="00F828FF">
              <w:rPr>
                <w:rFonts w:cs="Times New Roman"/>
                <w:b/>
                <w:bCs/>
                <w:sz w:val="18"/>
                <w:szCs w:val="18"/>
              </w:rPr>
              <w:t>471,666</w:t>
            </w:r>
          </w:p>
        </w:tc>
        <w:tc>
          <w:tcPr>
            <w:tcW w:w="1028" w:type="dxa"/>
            <w:vAlign w:val="bottom"/>
          </w:tcPr>
          <w:p w14:paraId="01B86FD4" w14:textId="0A8F50CC" w:rsidR="003C2963" w:rsidRPr="00F828FF" w:rsidRDefault="003C2963" w:rsidP="00AA6956">
            <w:pPr>
              <w:pBdr>
                <w:bottom w:val="single" w:sz="4" w:space="1" w:color="auto"/>
              </w:pBdr>
              <w:tabs>
                <w:tab w:val="decimal" w:pos="723"/>
              </w:tabs>
              <w:spacing w:line="240" w:lineRule="atLeast"/>
              <w:ind w:right="-72"/>
              <w:rPr>
                <w:rFonts w:cs="Times New Roman"/>
                <w:b/>
                <w:bCs/>
                <w:sz w:val="18"/>
                <w:szCs w:val="18"/>
              </w:rPr>
            </w:pPr>
            <w:r w:rsidRPr="00F828FF">
              <w:rPr>
                <w:rFonts w:cs="Times New Roman"/>
                <w:b/>
                <w:bCs/>
                <w:sz w:val="18"/>
                <w:szCs w:val="18"/>
              </w:rPr>
              <w:t>301,431</w:t>
            </w:r>
          </w:p>
        </w:tc>
        <w:tc>
          <w:tcPr>
            <w:tcW w:w="1075" w:type="dxa"/>
            <w:vAlign w:val="bottom"/>
          </w:tcPr>
          <w:p w14:paraId="1BA6CA5F" w14:textId="6B9AA622" w:rsidR="003C2963" w:rsidRPr="00F828FF" w:rsidRDefault="003C2963">
            <w:pPr>
              <w:pBdr>
                <w:bottom w:val="single" w:sz="4" w:space="1" w:color="auto"/>
              </w:pBdr>
              <w:tabs>
                <w:tab w:val="decimal" w:pos="803"/>
              </w:tabs>
              <w:spacing w:line="240" w:lineRule="atLeast"/>
              <w:ind w:right="-72"/>
              <w:rPr>
                <w:rFonts w:cs="Times New Roman"/>
                <w:b/>
                <w:bCs/>
                <w:sz w:val="18"/>
                <w:szCs w:val="18"/>
              </w:rPr>
            </w:pPr>
            <w:r w:rsidRPr="00AA6956">
              <w:rPr>
                <w:rFonts w:cs="Times New Roman"/>
                <w:b/>
                <w:bCs/>
                <w:sz w:val="18"/>
                <w:szCs w:val="18"/>
              </w:rPr>
              <w:t>486,177</w:t>
            </w:r>
          </w:p>
        </w:tc>
        <w:tc>
          <w:tcPr>
            <w:tcW w:w="1085" w:type="dxa"/>
          </w:tcPr>
          <w:p w14:paraId="68AE5463" w14:textId="60EE76B0" w:rsidR="003C2963" w:rsidRPr="00F828FF" w:rsidRDefault="003C2963" w:rsidP="00AA6956">
            <w:pPr>
              <w:pBdr>
                <w:bottom w:val="single" w:sz="4" w:space="1" w:color="auto"/>
              </w:pBdr>
              <w:tabs>
                <w:tab w:val="decimal" w:pos="828"/>
              </w:tabs>
              <w:spacing w:line="240" w:lineRule="atLeast"/>
              <w:ind w:right="-169"/>
              <w:rPr>
                <w:rFonts w:cs="Times New Roman"/>
                <w:b/>
                <w:bCs/>
                <w:sz w:val="18"/>
                <w:szCs w:val="18"/>
              </w:rPr>
            </w:pPr>
            <w:r w:rsidRPr="00AA6956">
              <w:rPr>
                <w:rFonts w:cs="Times New Roman"/>
                <w:b/>
                <w:bCs/>
                <w:sz w:val="18"/>
                <w:szCs w:val="18"/>
              </w:rPr>
              <w:t>1,311,782</w:t>
            </w:r>
          </w:p>
        </w:tc>
        <w:tc>
          <w:tcPr>
            <w:tcW w:w="1085" w:type="dxa"/>
          </w:tcPr>
          <w:p w14:paraId="02E83B73" w14:textId="374C3274" w:rsidR="003C2963" w:rsidRPr="00F828FF" w:rsidRDefault="003C2963">
            <w:pPr>
              <w:pBdr>
                <w:bottom w:val="single" w:sz="4" w:space="1" w:color="auto"/>
              </w:pBdr>
              <w:tabs>
                <w:tab w:val="decimal" w:pos="803"/>
              </w:tabs>
              <w:spacing w:line="240" w:lineRule="atLeast"/>
              <w:ind w:right="-72"/>
              <w:rPr>
                <w:rFonts w:cs="Times New Roman"/>
                <w:b/>
                <w:bCs/>
                <w:sz w:val="18"/>
                <w:szCs w:val="18"/>
              </w:rPr>
            </w:pPr>
            <w:r w:rsidRPr="00AA6956">
              <w:rPr>
                <w:rFonts w:cs="Times New Roman"/>
                <w:b/>
                <w:bCs/>
                <w:sz w:val="18"/>
                <w:szCs w:val="18"/>
              </w:rPr>
              <w:t>3,199</w:t>
            </w:r>
          </w:p>
        </w:tc>
        <w:tc>
          <w:tcPr>
            <w:tcW w:w="1095" w:type="dxa"/>
          </w:tcPr>
          <w:p w14:paraId="223D6A52" w14:textId="013850EE" w:rsidR="003C2963" w:rsidRPr="00F828FF" w:rsidRDefault="003C2963">
            <w:pPr>
              <w:pBdr>
                <w:bottom w:val="single" w:sz="4" w:space="1" w:color="auto"/>
              </w:pBdr>
              <w:tabs>
                <w:tab w:val="decimal" w:pos="860"/>
              </w:tabs>
              <w:spacing w:line="240" w:lineRule="atLeast"/>
              <w:ind w:right="-72"/>
              <w:rPr>
                <w:rFonts w:cs="Times New Roman"/>
                <w:b/>
                <w:bCs/>
                <w:sz w:val="18"/>
                <w:szCs w:val="18"/>
              </w:rPr>
            </w:pPr>
            <w:r w:rsidRPr="00AA6956">
              <w:rPr>
                <w:rFonts w:cs="Times New Roman"/>
                <w:b/>
                <w:bCs/>
                <w:sz w:val="18"/>
                <w:szCs w:val="18"/>
              </w:rPr>
              <w:t>2,822,156</w:t>
            </w:r>
          </w:p>
        </w:tc>
      </w:tr>
      <w:tr w:rsidR="00D37A6F" w:rsidRPr="003F7997" w14:paraId="7491346B" w14:textId="77777777" w:rsidTr="00562AE2">
        <w:tc>
          <w:tcPr>
            <w:tcW w:w="2502" w:type="dxa"/>
            <w:vAlign w:val="bottom"/>
          </w:tcPr>
          <w:p w14:paraId="78613A4E" w14:textId="77777777" w:rsidR="00D37A6F" w:rsidRPr="003F7997" w:rsidRDefault="00D37A6F" w:rsidP="00D37A6F">
            <w:pPr>
              <w:spacing w:line="240" w:lineRule="atLeast"/>
              <w:ind w:left="321" w:right="-108" w:hanging="171"/>
              <w:rPr>
                <w:rFonts w:cs="Times New Roman"/>
                <w:b/>
                <w:bCs/>
                <w:i/>
                <w:iCs/>
                <w:sz w:val="18"/>
                <w:szCs w:val="18"/>
              </w:rPr>
            </w:pPr>
          </w:p>
        </w:tc>
        <w:tc>
          <w:tcPr>
            <w:tcW w:w="1013" w:type="dxa"/>
            <w:vAlign w:val="bottom"/>
          </w:tcPr>
          <w:p w14:paraId="4506C3D0" w14:textId="77777777" w:rsidR="00D37A6F" w:rsidRPr="00F828FF" w:rsidRDefault="00D37A6F" w:rsidP="00D37A6F">
            <w:pPr>
              <w:tabs>
                <w:tab w:val="decimal" w:pos="726"/>
              </w:tabs>
              <w:spacing w:line="240" w:lineRule="atLeast"/>
              <w:ind w:right="-169"/>
              <w:rPr>
                <w:rFonts w:cs="Times New Roman"/>
                <w:sz w:val="18"/>
                <w:szCs w:val="18"/>
              </w:rPr>
            </w:pPr>
          </w:p>
        </w:tc>
        <w:tc>
          <w:tcPr>
            <w:tcW w:w="992" w:type="dxa"/>
            <w:vAlign w:val="bottom"/>
          </w:tcPr>
          <w:p w14:paraId="2F92D79C" w14:textId="77777777" w:rsidR="00D37A6F" w:rsidRPr="00F828FF" w:rsidRDefault="00D37A6F" w:rsidP="00D37A6F">
            <w:pPr>
              <w:tabs>
                <w:tab w:val="decimal" w:pos="723"/>
              </w:tabs>
              <w:spacing w:line="240" w:lineRule="atLeast"/>
              <w:ind w:right="-169"/>
              <w:rPr>
                <w:rFonts w:cs="Times New Roman"/>
                <w:sz w:val="18"/>
                <w:szCs w:val="18"/>
              </w:rPr>
            </w:pPr>
          </w:p>
        </w:tc>
        <w:tc>
          <w:tcPr>
            <w:tcW w:w="1028" w:type="dxa"/>
            <w:vAlign w:val="bottom"/>
          </w:tcPr>
          <w:p w14:paraId="2F66355E" w14:textId="77777777" w:rsidR="00D37A6F" w:rsidRPr="00F828FF" w:rsidRDefault="00D37A6F" w:rsidP="00D37A6F">
            <w:pPr>
              <w:tabs>
                <w:tab w:val="decimal" w:pos="754"/>
              </w:tabs>
              <w:spacing w:line="240" w:lineRule="atLeast"/>
              <w:ind w:right="-169"/>
              <w:rPr>
                <w:rFonts w:cs="Times New Roman"/>
                <w:sz w:val="18"/>
                <w:szCs w:val="18"/>
              </w:rPr>
            </w:pPr>
          </w:p>
        </w:tc>
        <w:tc>
          <w:tcPr>
            <w:tcW w:w="1075" w:type="dxa"/>
            <w:vAlign w:val="bottom"/>
          </w:tcPr>
          <w:p w14:paraId="7F1A2BBD" w14:textId="77777777" w:rsidR="00D37A6F" w:rsidRPr="00F828FF" w:rsidRDefault="00D37A6F" w:rsidP="00D37A6F">
            <w:pPr>
              <w:tabs>
                <w:tab w:val="decimal" w:pos="803"/>
              </w:tabs>
              <w:spacing w:line="240" w:lineRule="atLeast"/>
              <w:ind w:right="-169"/>
              <w:rPr>
                <w:rFonts w:cs="Times New Roman"/>
                <w:sz w:val="18"/>
                <w:szCs w:val="18"/>
              </w:rPr>
            </w:pPr>
          </w:p>
        </w:tc>
        <w:tc>
          <w:tcPr>
            <w:tcW w:w="1085" w:type="dxa"/>
            <w:vAlign w:val="bottom"/>
          </w:tcPr>
          <w:p w14:paraId="2A0CF4A3" w14:textId="77777777" w:rsidR="00D37A6F" w:rsidRPr="00F828FF" w:rsidRDefault="00D37A6F" w:rsidP="00D37A6F">
            <w:pPr>
              <w:tabs>
                <w:tab w:val="decimal" w:pos="803"/>
              </w:tabs>
              <w:spacing w:line="240" w:lineRule="atLeast"/>
              <w:ind w:right="-169"/>
              <w:rPr>
                <w:rFonts w:cs="Times New Roman"/>
                <w:sz w:val="18"/>
                <w:szCs w:val="18"/>
              </w:rPr>
            </w:pPr>
          </w:p>
        </w:tc>
        <w:tc>
          <w:tcPr>
            <w:tcW w:w="1085" w:type="dxa"/>
            <w:vAlign w:val="bottom"/>
          </w:tcPr>
          <w:p w14:paraId="4E11D82C" w14:textId="77777777" w:rsidR="00D37A6F" w:rsidRPr="00F828FF" w:rsidRDefault="00D37A6F" w:rsidP="00D37A6F">
            <w:pPr>
              <w:tabs>
                <w:tab w:val="decimal" w:pos="803"/>
              </w:tabs>
              <w:spacing w:line="240" w:lineRule="atLeast"/>
              <w:ind w:right="-169"/>
              <w:rPr>
                <w:rFonts w:cs="Times New Roman"/>
                <w:sz w:val="18"/>
                <w:szCs w:val="18"/>
              </w:rPr>
            </w:pPr>
          </w:p>
        </w:tc>
        <w:tc>
          <w:tcPr>
            <w:tcW w:w="1095" w:type="dxa"/>
            <w:vAlign w:val="bottom"/>
          </w:tcPr>
          <w:p w14:paraId="1D9EEA5A" w14:textId="77777777" w:rsidR="00D37A6F" w:rsidRPr="00F828FF" w:rsidRDefault="00D37A6F" w:rsidP="00D37A6F">
            <w:pPr>
              <w:tabs>
                <w:tab w:val="decimal" w:pos="860"/>
              </w:tabs>
              <w:spacing w:line="240" w:lineRule="atLeast"/>
              <w:ind w:right="-169"/>
              <w:rPr>
                <w:rFonts w:cs="Times New Roman"/>
                <w:sz w:val="18"/>
                <w:szCs w:val="18"/>
              </w:rPr>
            </w:pPr>
          </w:p>
        </w:tc>
      </w:tr>
      <w:tr w:rsidR="00D37A6F" w:rsidRPr="003F7997" w14:paraId="5FDE374F" w14:textId="77777777" w:rsidTr="00562AE2">
        <w:tc>
          <w:tcPr>
            <w:tcW w:w="2502" w:type="dxa"/>
            <w:vAlign w:val="bottom"/>
          </w:tcPr>
          <w:p w14:paraId="0194CFC8" w14:textId="77777777" w:rsidR="00D37A6F" w:rsidRPr="003F7997" w:rsidRDefault="00D37A6F" w:rsidP="00D37A6F">
            <w:pPr>
              <w:spacing w:line="240" w:lineRule="atLeast"/>
              <w:ind w:left="321" w:right="-108" w:hanging="171"/>
              <w:rPr>
                <w:rFonts w:cs="Times New Roman"/>
                <w:b/>
                <w:bCs/>
                <w:i/>
                <w:iCs/>
                <w:sz w:val="18"/>
                <w:szCs w:val="18"/>
              </w:rPr>
            </w:pPr>
            <w:r w:rsidRPr="003F7997">
              <w:rPr>
                <w:rFonts w:cs="Times New Roman"/>
                <w:b/>
                <w:bCs/>
                <w:i/>
                <w:iCs/>
                <w:sz w:val="18"/>
                <w:szCs w:val="18"/>
              </w:rPr>
              <w:t>Accumulated depreciation</w:t>
            </w:r>
          </w:p>
        </w:tc>
        <w:tc>
          <w:tcPr>
            <w:tcW w:w="1013" w:type="dxa"/>
            <w:vAlign w:val="bottom"/>
          </w:tcPr>
          <w:p w14:paraId="44F3D624" w14:textId="77777777" w:rsidR="00D37A6F" w:rsidRPr="00F828FF" w:rsidRDefault="00D37A6F" w:rsidP="00D37A6F">
            <w:pPr>
              <w:tabs>
                <w:tab w:val="decimal" w:pos="726"/>
              </w:tabs>
              <w:spacing w:line="240" w:lineRule="atLeast"/>
              <w:ind w:right="-169"/>
              <w:rPr>
                <w:rFonts w:cs="Times New Roman"/>
                <w:sz w:val="18"/>
                <w:szCs w:val="18"/>
              </w:rPr>
            </w:pPr>
          </w:p>
        </w:tc>
        <w:tc>
          <w:tcPr>
            <w:tcW w:w="992" w:type="dxa"/>
            <w:vAlign w:val="bottom"/>
          </w:tcPr>
          <w:p w14:paraId="596AFC8B" w14:textId="77777777" w:rsidR="00D37A6F" w:rsidRPr="00F828FF" w:rsidRDefault="00D37A6F" w:rsidP="00D37A6F">
            <w:pPr>
              <w:tabs>
                <w:tab w:val="decimal" w:pos="723"/>
              </w:tabs>
              <w:spacing w:line="240" w:lineRule="atLeast"/>
              <w:ind w:right="-169"/>
              <w:rPr>
                <w:rFonts w:cs="Times New Roman"/>
                <w:sz w:val="18"/>
                <w:szCs w:val="18"/>
              </w:rPr>
            </w:pPr>
          </w:p>
        </w:tc>
        <w:tc>
          <w:tcPr>
            <w:tcW w:w="1028" w:type="dxa"/>
            <w:vAlign w:val="bottom"/>
          </w:tcPr>
          <w:p w14:paraId="78674127" w14:textId="77777777" w:rsidR="00D37A6F" w:rsidRPr="00F828FF" w:rsidRDefault="00D37A6F" w:rsidP="00D37A6F">
            <w:pPr>
              <w:tabs>
                <w:tab w:val="decimal" w:pos="754"/>
              </w:tabs>
              <w:spacing w:line="240" w:lineRule="atLeast"/>
              <w:ind w:right="-169"/>
              <w:rPr>
                <w:rFonts w:cs="Times New Roman"/>
                <w:sz w:val="18"/>
                <w:szCs w:val="18"/>
              </w:rPr>
            </w:pPr>
          </w:p>
        </w:tc>
        <w:tc>
          <w:tcPr>
            <w:tcW w:w="1075" w:type="dxa"/>
            <w:vAlign w:val="bottom"/>
          </w:tcPr>
          <w:p w14:paraId="2C3B5B26" w14:textId="77777777" w:rsidR="00D37A6F" w:rsidRPr="00F828FF" w:rsidRDefault="00D37A6F" w:rsidP="00D37A6F">
            <w:pPr>
              <w:tabs>
                <w:tab w:val="decimal" w:pos="803"/>
              </w:tabs>
              <w:spacing w:line="240" w:lineRule="atLeast"/>
              <w:ind w:right="-169"/>
              <w:rPr>
                <w:rFonts w:cs="Times New Roman"/>
                <w:sz w:val="18"/>
                <w:szCs w:val="18"/>
              </w:rPr>
            </w:pPr>
          </w:p>
        </w:tc>
        <w:tc>
          <w:tcPr>
            <w:tcW w:w="1085" w:type="dxa"/>
            <w:vAlign w:val="bottom"/>
          </w:tcPr>
          <w:p w14:paraId="7C247C85" w14:textId="77777777" w:rsidR="00D37A6F" w:rsidRPr="00F828FF" w:rsidRDefault="00D37A6F" w:rsidP="00D37A6F">
            <w:pPr>
              <w:tabs>
                <w:tab w:val="decimal" w:pos="803"/>
              </w:tabs>
              <w:spacing w:line="240" w:lineRule="atLeast"/>
              <w:ind w:right="-169"/>
              <w:rPr>
                <w:rFonts w:cs="Times New Roman"/>
                <w:sz w:val="18"/>
                <w:szCs w:val="18"/>
              </w:rPr>
            </w:pPr>
          </w:p>
        </w:tc>
        <w:tc>
          <w:tcPr>
            <w:tcW w:w="1085" w:type="dxa"/>
            <w:vAlign w:val="bottom"/>
          </w:tcPr>
          <w:p w14:paraId="1EC9F19B" w14:textId="77777777" w:rsidR="00D37A6F" w:rsidRPr="00F828FF" w:rsidRDefault="00D37A6F" w:rsidP="00D37A6F">
            <w:pPr>
              <w:tabs>
                <w:tab w:val="decimal" w:pos="803"/>
              </w:tabs>
              <w:spacing w:line="240" w:lineRule="atLeast"/>
              <w:ind w:right="-169"/>
              <w:rPr>
                <w:rFonts w:cs="Times New Roman"/>
                <w:sz w:val="18"/>
                <w:szCs w:val="18"/>
              </w:rPr>
            </w:pPr>
          </w:p>
        </w:tc>
        <w:tc>
          <w:tcPr>
            <w:tcW w:w="1095" w:type="dxa"/>
            <w:vAlign w:val="bottom"/>
          </w:tcPr>
          <w:p w14:paraId="44468161" w14:textId="77777777" w:rsidR="00D37A6F" w:rsidRPr="00F828FF" w:rsidRDefault="00D37A6F" w:rsidP="00D37A6F">
            <w:pPr>
              <w:tabs>
                <w:tab w:val="decimal" w:pos="860"/>
              </w:tabs>
              <w:spacing w:line="240" w:lineRule="atLeast"/>
              <w:ind w:right="-169"/>
              <w:rPr>
                <w:rFonts w:cs="Times New Roman"/>
                <w:sz w:val="18"/>
                <w:szCs w:val="18"/>
              </w:rPr>
            </w:pPr>
          </w:p>
        </w:tc>
      </w:tr>
      <w:tr w:rsidR="00D37A6F" w:rsidRPr="003F7997" w14:paraId="1C7D4DBA" w14:textId="77777777" w:rsidTr="00562AE2">
        <w:tc>
          <w:tcPr>
            <w:tcW w:w="2502" w:type="dxa"/>
            <w:vAlign w:val="bottom"/>
          </w:tcPr>
          <w:p w14:paraId="6AFCC011" w14:textId="27254E27" w:rsidR="00D37A6F" w:rsidRPr="003F7997" w:rsidRDefault="00D37A6F" w:rsidP="00D37A6F">
            <w:pPr>
              <w:spacing w:line="240" w:lineRule="atLeast"/>
              <w:ind w:left="141" w:right="-81"/>
              <w:rPr>
                <w:rFonts w:cs="Times New Roman"/>
                <w:sz w:val="18"/>
                <w:szCs w:val="18"/>
              </w:rPr>
            </w:pPr>
            <w:r w:rsidRPr="003F7997">
              <w:rPr>
                <w:rFonts w:cs="Times New Roman"/>
                <w:sz w:val="18"/>
                <w:szCs w:val="18"/>
              </w:rPr>
              <w:t xml:space="preserve">At </w:t>
            </w:r>
            <w:r w:rsidRPr="003F7997">
              <w:rPr>
                <w:rFonts w:cs="Times New Roman"/>
                <w:sz w:val="18"/>
                <w:szCs w:val="18"/>
                <w:lang w:bidi="th-TH"/>
              </w:rPr>
              <w:t>1 January</w:t>
            </w:r>
            <w:r w:rsidRPr="003F7997">
              <w:rPr>
                <w:rFonts w:cs="Times New Roman"/>
                <w:sz w:val="18"/>
                <w:szCs w:val="18"/>
              </w:rPr>
              <w:t xml:space="preserve"> 202</w:t>
            </w:r>
            <w:r>
              <w:rPr>
                <w:rFonts w:cs="Times New Roman"/>
                <w:sz w:val="18"/>
                <w:szCs w:val="18"/>
              </w:rPr>
              <w:t>4</w:t>
            </w:r>
          </w:p>
        </w:tc>
        <w:tc>
          <w:tcPr>
            <w:tcW w:w="1013" w:type="dxa"/>
            <w:vAlign w:val="bottom"/>
          </w:tcPr>
          <w:p w14:paraId="7D613B5E" w14:textId="3FFBA3BF" w:rsidR="00D37A6F" w:rsidRPr="00F828FF" w:rsidRDefault="00D37A6F" w:rsidP="00D37A6F">
            <w:pPr>
              <w:tabs>
                <w:tab w:val="decimal" w:pos="726"/>
              </w:tabs>
              <w:spacing w:line="240" w:lineRule="atLeast"/>
              <w:ind w:right="-169"/>
              <w:rPr>
                <w:rFonts w:cs="Times New Roman"/>
                <w:sz w:val="18"/>
                <w:szCs w:val="18"/>
              </w:rPr>
            </w:pPr>
            <w:r w:rsidRPr="00F828FF">
              <w:rPr>
                <w:rFonts w:cs="Times New Roman"/>
                <w:sz w:val="18"/>
                <w:szCs w:val="18"/>
              </w:rPr>
              <w:t>(20,811)</w:t>
            </w:r>
          </w:p>
        </w:tc>
        <w:tc>
          <w:tcPr>
            <w:tcW w:w="992" w:type="dxa"/>
            <w:vAlign w:val="bottom"/>
          </w:tcPr>
          <w:p w14:paraId="162F7445" w14:textId="06B8103A" w:rsidR="00D37A6F" w:rsidRPr="00F828FF" w:rsidRDefault="00D37A6F" w:rsidP="00D37A6F">
            <w:pPr>
              <w:tabs>
                <w:tab w:val="decimal" w:pos="723"/>
              </w:tabs>
              <w:spacing w:line="240" w:lineRule="atLeast"/>
              <w:ind w:right="-169"/>
              <w:rPr>
                <w:rFonts w:cs="Times New Roman"/>
                <w:sz w:val="18"/>
                <w:szCs w:val="18"/>
              </w:rPr>
            </w:pPr>
            <w:r w:rsidRPr="00F828FF">
              <w:rPr>
                <w:rFonts w:cs="Times New Roman"/>
                <w:sz w:val="18"/>
                <w:szCs w:val="18"/>
              </w:rPr>
              <w:t>(288,688)</w:t>
            </w:r>
          </w:p>
        </w:tc>
        <w:tc>
          <w:tcPr>
            <w:tcW w:w="1028" w:type="dxa"/>
            <w:vAlign w:val="bottom"/>
          </w:tcPr>
          <w:p w14:paraId="358C3CEE" w14:textId="6F1278CD" w:rsidR="00D37A6F" w:rsidRPr="00F828FF" w:rsidRDefault="00D37A6F" w:rsidP="00D37A6F">
            <w:pPr>
              <w:tabs>
                <w:tab w:val="decimal" w:pos="754"/>
              </w:tabs>
              <w:spacing w:line="240" w:lineRule="atLeast"/>
              <w:ind w:right="-169"/>
              <w:rPr>
                <w:rFonts w:cs="Times New Roman"/>
                <w:sz w:val="18"/>
                <w:szCs w:val="18"/>
              </w:rPr>
            </w:pPr>
            <w:r w:rsidRPr="00F828FF">
              <w:rPr>
                <w:rFonts w:cs="Times New Roman"/>
                <w:sz w:val="18"/>
                <w:szCs w:val="18"/>
              </w:rPr>
              <w:t>(233,156)</w:t>
            </w:r>
          </w:p>
        </w:tc>
        <w:tc>
          <w:tcPr>
            <w:tcW w:w="1075" w:type="dxa"/>
            <w:vAlign w:val="bottom"/>
          </w:tcPr>
          <w:p w14:paraId="600A4356" w14:textId="4D0B769B" w:rsidR="00D37A6F" w:rsidRPr="00F828FF" w:rsidRDefault="00D37A6F" w:rsidP="00D37A6F">
            <w:pPr>
              <w:tabs>
                <w:tab w:val="decimal" w:pos="803"/>
              </w:tabs>
              <w:spacing w:line="240" w:lineRule="atLeast"/>
              <w:ind w:right="-169"/>
              <w:rPr>
                <w:rFonts w:cs="Times New Roman"/>
                <w:sz w:val="18"/>
                <w:szCs w:val="18"/>
              </w:rPr>
            </w:pPr>
            <w:r w:rsidRPr="00F828FF">
              <w:rPr>
                <w:rFonts w:cs="Times New Roman"/>
                <w:sz w:val="18"/>
                <w:szCs w:val="18"/>
              </w:rPr>
              <w:t>(222,556)</w:t>
            </w:r>
          </w:p>
        </w:tc>
        <w:tc>
          <w:tcPr>
            <w:tcW w:w="1085" w:type="dxa"/>
            <w:vAlign w:val="bottom"/>
          </w:tcPr>
          <w:p w14:paraId="04C62206" w14:textId="499982D6" w:rsidR="00D37A6F" w:rsidRPr="00F828FF" w:rsidRDefault="00D37A6F" w:rsidP="00D37A6F">
            <w:pPr>
              <w:tabs>
                <w:tab w:val="decimal" w:pos="803"/>
              </w:tabs>
              <w:spacing w:line="240" w:lineRule="atLeast"/>
              <w:ind w:right="-169"/>
              <w:rPr>
                <w:rFonts w:cs="Times New Roman"/>
                <w:sz w:val="18"/>
                <w:szCs w:val="18"/>
              </w:rPr>
            </w:pPr>
            <w:r w:rsidRPr="00F828FF">
              <w:rPr>
                <w:rFonts w:cs="Times New Roman"/>
                <w:sz w:val="18"/>
                <w:szCs w:val="18"/>
              </w:rPr>
              <w:t>(186,815)</w:t>
            </w:r>
          </w:p>
        </w:tc>
        <w:tc>
          <w:tcPr>
            <w:tcW w:w="1085" w:type="dxa"/>
            <w:vAlign w:val="bottom"/>
          </w:tcPr>
          <w:p w14:paraId="4013E33F" w14:textId="5523DB72" w:rsidR="00D37A6F" w:rsidRPr="00F828FF" w:rsidRDefault="00D37A6F" w:rsidP="00D37A6F">
            <w:pPr>
              <w:tabs>
                <w:tab w:val="decimal" w:pos="803"/>
              </w:tabs>
              <w:spacing w:line="240" w:lineRule="atLeast"/>
              <w:ind w:right="-169"/>
              <w:rPr>
                <w:rFonts w:cs="Times New Roman"/>
                <w:sz w:val="18"/>
                <w:szCs w:val="18"/>
              </w:rPr>
            </w:pPr>
            <w:r w:rsidRPr="00F828FF">
              <w:rPr>
                <w:rFonts w:cs="Times New Roman"/>
                <w:sz w:val="18"/>
                <w:szCs w:val="18"/>
              </w:rPr>
              <w:t>-</w:t>
            </w:r>
          </w:p>
        </w:tc>
        <w:tc>
          <w:tcPr>
            <w:tcW w:w="1095" w:type="dxa"/>
            <w:vAlign w:val="bottom"/>
          </w:tcPr>
          <w:p w14:paraId="5601C206" w14:textId="64BABFC4" w:rsidR="00D37A6F" w:rsidRPr="00F828FF" w:rsidRDefault="00D37A6F" w:rsidP="00D37A6F">
            <w:pPr>
              <w:tabs>
                <w:tab w:val="decimal" w:pos="860"/>
              </w:tabs>
              <w:spacing w:line="240" w:lineRule="atLeast"/>
              <w:ind w:right="-169"/>
              <w:rPr>
                <w:rFonts w:cs="Times New Roman"/>
                <w:sz w:val="18"/>
                <w:szCs w:val="18"/>
              </w:rPr>
            </w:pPr>
            <w:r w:rsidRPr="00F828FF">
              <w:rPr>
                <w:rFonts w:cs="Times New Roman"/>
                <w:sz w:val="18"/>
                <w:szCs w:val="18"/>
              </w:rPr>
              <w:t>(952,026)</w:t>
            </w:r>
          </w:p>
        </w:tc>
      </w:tr>
      <w:tr w:rsidR="00D37A6F" w:rsidRPr="003F7997" w14:paraId="677CB226" w14:textId="77777777" w:rsidTr="00562AE2">
        <w:tc>
          <w:tcPr>
            <w:tcW w:w="2502" w:type="dxa"/>
            <w:vAlign w:val="bottom"/>
          </w:tcPr>
          <w:p w14:paraId="0E1BA17B" w14:textId="6E817DC5" w:rsidR="00D37A6F" w:rsidRPr="003F7997" w:rsidRDefault="00D37A6F" w:rsidP="00D37A6F">
            <w:pPr>
              <w:spacing w:line="240" w:lineRule="atLeast"/>
              <w:ind w:left="141" w:right="-106"/>
              <w:rPr>
                <w:rFonts w:cs="Times New Roman"/>
                <w:sz w:val="18"/>
                <w:szCs w:val="18"/>
              </w:rPr>
            </w:pPr>
            <w:r w:rsidRPr="003F7997">
              <w:rPr>
                <w:rFonts w:cs="Times New Roman"/>
                <w:spacing w:val="-4"/>
                <w:sz w:val="18"/>
                <w:szCs w:val="18"/>
              </w:rPr>
              <w:t>Depreciation charge for the year</w:t>
            </w:r>
          </w:p>
        </w:tc>
        <w:tc>
          <w:tcPr>
            <w:tcW w:w="1013" w:type="dxa"/>
            <w:vAlign w:val="bottom"/>
          </w:tcPr>
          <w:p w14:paraId="550E950B" w14:textId="2DD6AB0A" w:rsidR="00D37A6F" w:rsidRPr="00F828FF" w:rsidRDefault="00D37A6F" w:rsidP="00D37A6F">
            <w:pPr>
              <w:tabs>
                <w:tab w:val="decimal" w:pos="726"/>
              </w:tabs>
              <w:spacing w:line="240" w:lineRule="atLeast"/>
              <w:ind w:right="-72"/>
              <w:rPr>
                <w:rFonts w:cs="Times New Roman"/>
                <w:sz w:val="18"/>
                <w:szCs w:val="18"/>
              </w:rPr>
            </w:pPr>
            <w:r w:rsidRPr="00F828FF">
              <w:rPr>
                <w:rFonts w:cs="Times New Roman"/>
                <w:sz w:val="18"/>
                <w:szCs w:val="18"/>
              </w:rPr>
              <w:t>(9,936)</w:t>
            </w:r>
          </w:p>
        </w:tc>
        <w:tc>
          <w:tcPr>
            <w:tcW w:w="992" w:type="dxa"/>
            <w:vAlign w:val="bottom"/>
          </w:tcPr>
          <w:p w14:paraId="2B78AB07" w14:textId="1EDDD110" w:rsidR="00D37A6F" w:rsidRPr="00F828FF" w:rsidRDefault="00D37A6F" w:rsidP="00D37A6F">
            <w:pPr>
              <w:tabs>
                <w:tab w:val="decimal" w:pos="723"/>
              </w:tabs>
              <w:spacing w:line="240" w:lineRule="atLeast"/>
              <w:ind w:right="-72"/>
              <w:rPr>
                <w:rFonts w:cs="Times New Roman"/>
                <w:sz w:val="18"/>
                <w:szCs w:val="18"/>
              </w:rPr>
            </w:pPr>
            <w:r w:rsidRPr="00F828FF">
              <w:rPr>
                <w:rFonts w:cs="Times New Roman"/>
                <w:sz w:val="18"/>
                <w:szCs w:val="18"/>
              </w:rPr>
              <w:t>(41,140)</w:t>
            </w:r>
          </w:p>
        </w:tc>
        <w:tc>
          <w:tcPr>
            <w:tcW w:w="1028" w:type="dxa"/>
            <w:vAlign w:val="bottom"/>
          </w:tcPr>
          <w:p w14:paraId="4F45F1D3" w14:textId="1E9FF573" w:rsidR="00D37A6F" w:rsidRPr="00F828FF" w:rsidRDefault="00D37A6F" w:rsidP="00D37A6F">
            <w:pPr>
              <w:tabs>
                <w:tab w:val="decimal" w:pos="754"/>
              </w:tabs>
              <w:spacing w:line="240" w:lineRule="atLeast"/>
              <w:ind w:right="-72"/>
              <w:rPr>
                <w:rFonts w:cs="Times New Roman"/>
                <w:sz w:val="18"/>
                <w:szCs w:val="18"/>
              </w:rPr>
            </w:pPr>
            <w:r w:rsidRPr="00F828FF">
              <w:rPr>
                <w:rFonts w:cs="Times New Roman"/>
                <w:sz w:val="18"/>
                <w:szCs w:val="18"/>
              </w:rPr>
              <w:t>(23,166)</w:t>
            </w:r>
          </w:p>
        </w:tc>
        <w:tc>
          <w:tcPr>
            <w:tcW w:w="1075" w:type="dxa"/>
            <w:vAlign w:val="bottom"/>
          </w:tcPr>
          <w:p w14:paraId="495B1407" w14:textId="57B75EF4" w:rsidR="00D37A6F" w:rsidRPr="00F828FF" w:rsidRDefault="00D37A6F" w:rsidP="00D37A6F">
            <w:pPr>
              <w:tabs>
                <w:tab w:val="decimal" w:pos="803"/>
              </w:tabs>
              <w:spacing w:line="240" w:lineRule="atLeast"/>
              <w:ind w:right="-72"/>
              <w:rPr>
                <w:rFonts w:cs="Times New Roman"/>
                <w:sz w:val="18"/>
                <w:szCs w:val="18"/>
              </w:rPr>
            </w:pPr>
            <w:r w:rsidRPr="00F828FF">
              <w:rPr>
                <w:rFonts w:cs="Times New Roman"/>
                <w:sz w:val="18"/>
                <w:szCs w:val="18"/>
              </w:rPr>
              <w:t>(48,231)</w:t>
            </w:r>
          </w:p>
        </w:tc>
        <w:tc>
          <w:tcPr>
            <w:tcW w:w="1085" w:type="dxa"/>
            <w:vAlign w:val="bottom"/>
          </w:tcPr>
          <w:p w14:paraId="461C2B5B" w14:textId="33F10790" w:rsidR="00D37A6F" w:rsidRPr="00F828FF" w:rsidRDefault="00D37A6F" w:rsidP="00D37A6F">
            <w:pPr>
              <w:tabs>
                <w:tab w:val="decimal" w:pos="803"/>
              </w:tabs>
              <w:spacing w:line="240" w:lineRule="atLeast"/>
              <w:ind w:right="-72"/>
              <w:rPr>
                <w:rFonts w:cs="Times New Roman"/>
                <w:sz w:val="18"/>
                <w:szCs w:val="18"/>
              </w:rPr>
            </w:pPr>
            <w:r w:rsidRPr="00F828FF">
              <w:rPr>
                <w:rFonts w:cs="Times New Roman"/>
                <w:sz w:val="18"/>
                <w:szCs w:val="18"/>
              </w:rPr>
              <w:t>(137,735)</w:t>
            </w:r>
          </w:p>
        </w:tc>
        <w:tc>
          <w:tcPr>
            <w:tcW w:w="1085" w:type="dxa"/>
            <w:vAlign w:val="bottom"/>
          </w:tcPr>
          <w:p w14:paraId="41B82198" w14:textId="048073CB" w:rsidR="00D37A6F" w:rsidRPr="00F828FF" w:rsidRDefault="00D37A6F" w:rsidP="00D37A6F">
            <w:pPr>
              <w:tabs>
                <w:tab w:val="decimal" w:pos="803"/>
              </w:tabs>
              <w:spacing w:line="240" w:lineRule="atLeast"/>
              <w:ind w:right="-72"/>
              <w:rPr>
                <w:rFonts w:cs="Times New Roman"/>
                <w:sz w:val="18"/>
                <w:szCs w:val="18"/>
              </w:rPr>
            </w:pPr>
            <w:r w:rsidRPr="00F828FF">
              <w:rPr>
                <w:rFonts w:cs="Times New Roman"/>
                <w:sz w:val="18"/>
                <w:szCs w:val="18"/>
              </w:rPr>
              <w:t>-</w:t>
            </w:r>
          </w:p>
        </w:tc>
        <w:tc>
          <w:tcPr>
            <w:tcW w:w="1095" w:type="dxa"/>
            <w:vAlign w:val="bottom"/>
          </w:tcPr>
          <w:p w14:paraId="4FED8E66" w14:textId="0D59D084" w:rsidR="00D37A6F" w:rsidRPr="00F828FF" w:rsidRDefault="00D37A6F" w:rsidP="00D37A6F">
            <w:pPr>
              <w:tabs>
                <w:tab w:val="decimal" w:pos="860"/>
              </w:tabs>
              <w:spacing w:line="240" w:lineRule="atLeast"/>
              <w:ind w:right="-72"/>
              <w:rPr>
                <w:rFonts w:cs="Times New Roman"/>
                <w:sz w:val="18"/>
                <w:szCs w:val="18"/>
              </w:rPr>
            </w:pPr>
            <w:r w:rsidRPr="00F828FF">
              <w:rPr>
                <w:rFonts w:cs="Times New Roman"/>
                <w:sz w:val="18"/>
                <w:szCs w:val="18"/>
              </w:rPr>
              <w:t>(260,208)</w:t>
            </w:r>
          </w:p>
        </w:tc>
      </w:tr>
      <w:tr w:rsidR="00D37A6F" w:rsidRPr="003F7997" w14:paraId="431DB1B5" w14:textId="77777777" w:rsidTr="00562AE2">
        <w:tc>
          <w:tcPr>
            <w:tcW w:w="2502" w:type="dxa"/>
            <w:vAlign w:val="bottom"/>
          </w:tcPr>
          <w:p w14:paraId="35CB4681" w14:textId="77777777" w:rsidR="00D37A6F" w:rsidRPr="003F7997" w:rsidRDefault="00D37A6F" w:rsidP="00D37A6F">
            <w:pPr>
              <w:spacing w:line="240" w:lineRule="atLeast"/>
              <w:ind w:left="141" w:right="-18"/>
              <w:rPr>
                <w:rFonts w:cs="Times New Roman"/>
                <w:sz w:val="18"/>
                <w:szCs w:val="18"/>
              </w:rPr>
            </w:pPr>
            <w:r w:rsidRPr="003F7997">
              <w:rPr>
                <w:rFonts w:cs="Times New Roman"/>
                <w:sz w:val="18"/>
                <w:szCs w:val="18"/>
              </w:rPr>
              <w:t>Disposals</w:t>
            </w:r>
          </w:p>
        </w:tc>
        <w:tc>
          <w:tcPr>
            <w:tcW w:w="1013" w:type="dxa"/>
            <w:vAlign w:val="bottom"/>
          </w:tcPr>
          <w:p w14:paraId="525C8F84" w14:textId="4525EB44" w:rsidR="00D37A6F" w:rsidRPr="00F828FF" w:rsidRDefault="00D37A6F" w:rsidP="00D37A6F">
            <w:pPr>
              <w:tabs>
                <w:tab w:val="decimal" w:pos="726"/>
              </w:tabs>
              <w:spacing w:line="240" w:lineRule="atLeast"/>
              <w:ind w:right="-72"/>
              <w:rPr>
                <w:rFonts w:cs="Times New Roman"/>
                <w:sz w:val="18"/>
                <w:szCs w:val="18"/>
              </w:rPr>
            </w:pPr>
            <w:r w:rsidRPr="00F828FF">
              <w:rPr>
                <w:rFonts w:cs="Times New Roman"/>
                <w:sz w:val="18"/>
                <w:szCs w:val="18"/>
              </w:rPr>
              <w:t>-</w:t>
            </w:r>
          </w:p>
        </w:tc>
        <w:tc>
          <w:tcPr>
            <w:tcW w:w="992" w:type="dxa"/>
            <w:vAlign w:val="bottom"/>
          </w:tcPr>
          <w:p w14:paraId="43FA8DD3" w14:textId="7DD3390F" w:rsidR="00D37A6F" w:rsidRPr="00F828FF" w:rsidRDefault="00D37A6F" w:rsidP="00D37A6F">
            <w:pPr>
              <w:tabs>
                <w:tab w:val="decimal" w:pos="723"/>
              </w:tabs>
              <w:spacing w:line="240" w:lineRule="atLeast"/>
              <w:ind w:right="-72"/>
              <w:rPr>
                <w:rFonts w:cs="Times New Roman"/>
                <w:sz w:val="18"/>
                <w:szCs w:val="18"/>
              </w:rPr>
            </w:pPr>
            <w:r w:rsidRPr="00F828FF">
              <w:rPr>
                <w:rFonts w:cs="Times New Roman"/>
                <w:sz w:val="18"/>
                <w:szCs w:val="18"/>
              </w:rPr>
              <w:t>5,725</w:t>
            </w:r>
          </w:p>
        </w:tc>
        <w:tc>
          <w:tcPr>
            <w:tcW w:w="1028" w:type="dxa"/>
            <w:vAlign w:val="bottom"/>
          </w:tcPr>
          <w:p w14:paraId="7E1FAD71" w14:textId="75ABBFC6" w:rsidR="00D37A6F" w:rsidRPr="00F828FF" w:rsidRDefault="00D37A6F" w:rsidP="00D37A6F">
            <w:pPr>
              <w:tabs>
                <w:tab w:val="decimal" w:pos="754"/>
              </w:tabs>
              <w:spacing w:line="240" w:lineRule="atLeast"/>
              <w:ind w:right="-72"/>
              <w:rPr>
                <w:rFonts w:cs="Times New Roman"/>
                <w:sz w:val="18"/>
                <w:szCs w:val="18"/>
              </w:rPr>
            </w:pPr>
            <w:r w:rsidRPr="00F828FF">
              <w:rPr>
                <w:rFonts w:cs="Times New Roman"/>
                <w:sz w:val="18"/>
                <w:szCs w:val="18"/>
              </w:rPr>
              <w:t>7,948</w:t>
            </w:r>
          </w:p>
        </w:tc>
        <w:tc>
          <w:tcPr>
            <w:tcW w:w="1075" w:type="dxa"/>
            <w:vAlign w:val="bottom"/>
          </w:tcPr>
          <w:p w14:paraId="204DC76E" w14:textId="7FBFBF7A" w:rsidR="00D37A6F" w:rsidRPr="00F828FF" w:rsidRDefault="00D37A6F" w:rsidP="00D37A6F">
            <w:pPr>
              <w:tabs>
                <w:tab w:val="decimal" w:pos="803"/>
              </w:tabs>
              <w:spacing w:line="240" w:lineRule="atLeast"/>
              <w:ind w:right="-72"/>
              <w:rPr>
                <w:rFonts w:cs="Times New Roman"/>
                <w:sz w:val="18"/>
                <w:szCs w:val="18"/>
              </w:rPr>
            </w:pPr>
            <w:r w:rsidRPr="00F828FF">
              <w:rPr>
                <w:rFonts w:cs="Times New Roman"/>
                <w:sz w:val="18"/>
                <w:szCs w:val="18"/>
              </w:rPr>
              <w:t>23,791</w:t>
            </w:r>
          </w:p>
        </w:tc>
        <w:tc>
          <w:tcPr>
            <w:tcW w:w="1085" w:type="dxa"/>
            <w:vAlign w:val="bottom"/>
          </w:tcPr>
          <w:p w14:paraId="62E898B5" w14:textId="78E9238F" w:rsidR="00D37A6F" w:rsidRPr="00F828FF" w:rsidRDefault="00D37A6F" w:rsidP="00D37A6F">
            <w:pPr>
              <w:tabs>
                <w:tab w:val="decimal" w:pos="803"/>
              </w:tabs>
              <w:spacing w:line="240" w:lineRule="atLeast"/>
              <w:ind w:right="-72"/>
              <w:rPr>
                <w:rFonts w:cs="Times New Roman"/>
                <w:sz w:val="18"/>
                <w:szCs w:val="18"/>
              </w:rPr>
            </w:pPr>
            <w:r w:rsidRPr="00F828FF">
              <w:rPr>
                <w:rFonts w:cs="Times New Roman"/>
                <w:sz w:val="18"/>
                <w:szCs w:val="18"/>
              </w:rPr>
              <w:t>-</w:t>
            </w:r>
          </w:p>
        </w:tc>
        <w:tc>
          <w:tcPr>
            <w:tcW w:w="1085" w:type="dxa"/>
            <w:vAlign w:val="bottom"/>
          </w:tcPr>
          <w:p w14:paraId="1037381D" w14:textId="3C50ABFC" w:rsidR="00D37A6F" w:rsidRPr="00F828FF" w:rsidRDefault="00D37A6F" w:rsidP="00D37A6F">
            <w:pPr>
              <w:tabs>
                <w:tab w:val="decimal" w:pos="803"/>
              </w:tabs>
              <w:spacing w:line="240" w:lineRule="atLeast"/>
              <w:ind w:right="-72"/>
              <w:rPr>
                <w:rFonts w:cs="Times New Roman"/>
                <w:sz w:val="18"/>
                <w:szCs w:val="18"/>
              </w:rPr>
            </w:pPr>
            <w:r w:rsidRPr="00F828FF">
              <w:rPr>
                <w:rFonts w:cs="Times New Roman"/>
                <w:sz w:val="18"/>
                <w:szCs w:val="18"/>
              </w:rPr>
              <w:t>-</w:t>
            </w:r>
          </w:p>
        </w:tc>
        <w:tc>
          <w:tcPr>
            <w:tcW w:w="1095" w:type="dxa"/>
            <w:vAlign w:val="bottom"/>
          </w:tcPr>
          <w:p w14:paraId="31707AA4" w14:textId="00647C7E" w:rsidR="00D37A6F" w:rsidRPr="00F828FF" w:rsidRDefault="00D37A6F" w:rsidP="00D37A6F">
            <w:pPr>
              <w:tabs>
                <w:tab w:val="decimal" w:pos="860"/>
              </w:tabs>
              <w:spacing w:line="240" w:lineRule="atLeast"/>
              <w:ind w:right="-72"/>
              <w:rPr>
                <w:rFonts w:cs="Times New Roman"/>
                <w:sz w:val="18"/>
                <w:szCs w:val="18"/>
              </w:rPr>
            </w:pPr>
            <w:r w:rsidRPr="00F828FF">
              <w:rPr>
                <w:rFonts w:cs="Times New Roman"/>
                <w:sz w:val="18"/>
                <w:szCs w:val="18"/>
              </w:rPr>
              <w:t>37,464</w:t>
            </w:r>
          </w:p>
        </w:tc>
      </w:tr>
      <w:tr w:rsidR="00D37A6F" w:rsidRPr="003F7997" w14:paraId="180628ED" w14:textId="77777777" w:rsidTr="00562AE2">
        <w:tc>
          <w:tcPr>
            <w:tcW w:w="2502" w:type="dxa"/>
            <w:vAlign w:val="bottom"/>
          </w:tcPr>
          <w:p w14:paraId="65373535" w14:textId="77777777" w:rsidR="00D37A6F" w:rsidRPr="003F7997" w:rsidRDefault="00D37A6F" w:rsidP="00D37A6F">
            <w:pPr>
              <w:spacing w:line="240" w:lineRule="atLeast"/>
              <w:ind w:left="141" w:right="-18"/>
              <w:rPr>
                <w:rFonts w:cs="Times New Roman"/>
                <w:sz w:val="18"/>
                <w:szCs w:val="18"/>
              </w:rPr>
            </w:pPr>
            <w:r w:rsidRPr="003F7997">
              <w:rPr>
                <w:rFonts w:cs="Times New Roman"/>
                <w:sz w:val="18"/>
                <w:szCs w:val="18"/>
              </w:rPr>
              <w:t>Write-off</w:t>
            </w:r>
          </w:p>
        </w:tc>
        <w:tc>
          <w:tcPr>
            <w:tcW w:w="1013" w:type="dxa"/>
            <w:vAlign w:val="bottom"/>
          </w:tcPr>
          <w:p w14:paraId="120124E6" w14:textId="26C035B4" w:rsidR="00D37A6F" w:rsidRPr="00F828FF" w:rsidRDefault="00D37A6F" w:rsidP="00D37A6F">
            <w:pPr>
              <w:pBdr>
                <w:bottom w:val="single" w:sz="4" w:space="1" w:color="auto"/>
              </w:pBdr>
              <w:tabs>
                <w:tab w:val="decimal" w:pos="726"/>
              </w:tabs>
              <w:spacing w:line="240" w:lineRule="atLeast"/>
              <w:ind w:right="-72"/>
              <w:rPr>
                <w:rFonts w:cs="Times New Roman"/>
                <w:sz w:val="18"/>
                <w:szCs w:val="18"/>
              </w:rPr>
            </w:pPr>
            <w:r w:rsidRPr="00F828FF">
              <w:rPr>
                <w:rFonts w:cs="Times New Roman"/>
                <w:sz w:val="18"/>
                <w:szCs w:val="18"/>
              </w:rPr>
              <w:t>-</w:t>
            </w:r>
          </w:p>
        </w:tc>
        <w:tc>
          <w:tcPr>
            <w:tcW w:w="992" w:type="dxa"/>
            <w:vAlign w:val="bottom"/>
          </w:tcPr>
          <w:p w14:paraId="50F13B95" w14:textId="3DDC1048" w:rsidR="00D37A6F" w:rsidRPr="00F828FF" w:rsidRDefault="00D37A6F" w:rsidP="00D37A6F">
            <w:pPr>
              <w:pBdr>
                <w:bottom w:val="single" w:sz="4" w:space="1" w:color="auto"/>
              </w:pBdr>
              <w:tabs>
                <w:tab w:val="decimal" w:pos="723"/>
              </w:tabs>
              <w:spacing w:line="240" w:lineRule="atLeast"/>
              <w:ind w:right="-72"/>
              <w:rPr>
                <w:rFonts w:cs="Times New Roman"/>
                <w:sz w:val="18"/>
                <w:szCs w:val="18"/>
              </w:rPr>
            </w:pPr>
            <w:r w:rsidRPr="00F828FF">
              <w:rPr>
                <w:rFonts w:cs="Times New Roman"/>
                <w:sz w:val="18"/>
                <w:szCs w:val="18"/>
              </w:rPr>
              <w:t>3,162</w:t>
            </w:r>
          </w:p>
        </w:tc>
        <w:tc>
          <w:tcPr>
            <w:tcW w:w="1028" w:type="dxa"/>
            <w:vAlign w:val="bottom"/>
          </w:tcPr>
          <w:p w14:paraId="5187AD87" w14:textId="6FC48199" w:rsidR="00D37A6F" w:rsidRPr="00F828FF" w:rsidRDefault="00D37A6F" w:rsidP="00D37A6F">
            <w:pPr>
              <w:pBdr>
                <w:bottom w:val="single" w:sz="4" w:space="1" w:color="auto"/>
              </w:pBdr>
              <w:tabs>
                <w:tab w:val="decimal" w:pos="754"/>
              </w:tabs>
              <w:spacing w:line="240" w:lineRule="atLeast"/>
              <w:ind w:right="-72"/>
              <w:rPr>
                <w:rFonts w:cs="Times New Roman"/>
                <w:sz w:val="18"/>
                <w:szCs w:val="18"/>
              </w:rPr>
            </w:pPr>
            <w:r w:rsidRPr="00F828FF">
              <w:rPr>
                <w:rFonts w:cs="Times New Roman"/>
                <w:sz w:val="18"/>
                <w:szCs w:val="18"/>
              </w:rPr>
              <w:t>8,679</w:t>
            </w:r>
          </w:p>
        </w:tc>
        <w:tc>
          <w:tcPr>
            <w:tcW w:w="1075" w:type="dxa"/>
            <w:vAlign w:val="bottom"/>
          </w:tcPr>
          <w:p w14:paraId="5D18EB2F" w14:textId="5DA1ED26" w:rsidR="00D37A6F" w:rsidRPr="00F828FF" w:rsidRDefault="00D37A6F" w:rsidP="00D37A6F">
            <w:pPr>
              <w:pBdr>
                <w:bottom w:val="single" w:sz="4" w:space="1" w:color="auto"/>
              </w:pBdr>
              <w:tabs>
                <w:tab w:val="decimal" w:pos="803"/>
              </w:tabs>
              <w:spacing w:line="240" w:lineRule="atLeast"/>
              <w:ind w:right="-72"/>
              <w:rPr>
                <w:rFonts w:cs="Times New Roman"/>
                <w:sz w:val="18"/>
                <w:szCs w:val="18"/>
              </w:rPr>
            </w:pPr>
            <w:r w:rsidRPr="00F828FF">
              <w:rPr>
                <w:rFonts w:cs="Times New Roman"/>
                <w:sz w:val="18"/>
                <w:szCs w:val="18"/>
              </w:rPr>
              <w:t>58</w:t>
            </w:r>
          </w:p>
        </w:tc>
        <w:tc>
          <w:tcPr>
            <w:tcW w:w="1085" w:type="dxa"/>
            <w:vAlign w:val="bottom"/>
          </w:tcPr>
          <w:p w14:paraId="20034D6E" w14:textId="151BBA0E" w:rsidR="00D37A6F" w:rsidRPr="00F828FF" w:rsidRDefault="00D37A6F" w:rsidP="00D37A6F">
            <w:pPr>
              <w:pBdr>
                <w:bottom w:val="single" w:sz="4" w:space="1" w:color="auto"/>
              </w:pBdr>
              <w:tabs>
                <w:tab w:val="decimal" w:pos="803"/>
              </w:tabs>
              <w:spacing w:line="240" w:lineRule="atLeast"/>
              <w:ind w:right="-72"/>
              <w:rPr>
                <w:rFonts w:cs="Times New Roman"/>
                <w:sz w:val="18"/>
                <w:szCs w:val="18"/>
              </w:rPr>
            </w:pPr>
            <w:r w:rsidRPr="00F828FF">
              <w:rPr>
                <w:rFonts w:cs="Times New Roman"/>
                <w:sz w:val="18"/>
                <w:szCs w:val="18"/>
              </w:rPr>
              <w:t>119,031</w:t>
            </w:r>
          </w:p>
        </w:tc>
        <w:tc>
          <w:tcPr>
            <w:tcW w:w="1085" w:type="dxa"/>
            <w:vAlign w:val="bottom"/>
          </w:tcPr>
          <w:p w14:paraId="39BE4942" w14:textId="7500D38A" w:rsidR="00D37A6F" w:rsidRPr="00F828FF" w:rsidRDefault="00D37A6F" w:rsidP="00D37A6F">
            <w:pPr>
              <w:pBdr>
                <w:bottom w:val="single" w:sz="4" w:space="1" w:color="auto"/>
              </w:pBdr>
              <w:tabs>
                <w:tab w:val="decimal" w:pos="803"/>
              </w:tabs>
              <w:spacing w:line="240" w:lineRule="atLeast"/>
              <w:ind w:right="-72"/>
              <w:rPr>
                <w:rFonts w:cs="Times New Roman"/>
                <w:sz w:val="18"/>
                <w:szCs w:val="18"/>
              </w:rPr>
            </w:pPr>
            <w:r w:rsidRPr="00F828FF">
              <w:rPr>
                <w:rFonts w:cs="Times New Roman"/>
                <w:sz w:val="18"/>
                <w:szCs w:val="18"/>
              </w:rPr>
              <w:t>-</w:t>
            </w:r>
          </w:p>
        </w:tc>
        <w:tc>
          <w:tcPr>
            <w:tcW w:w="1095" w:type="dxa"/>
            <w:vAlign w:val="bottom"/>
          </w:tcPr>
          <w:p w14:paraId="540D29B7" w14:textId="5AC7CAE2" w:rsidR="00D37A6F" w:rsidRPr="00F828FF" w:rsidRDefault="00D37A6F" w:rsidP="00D37A6F">
            <w:pPr>
              <w:pBdr>
                <w:bottom w:val="single" w:sz="4" w:space="1" w:color="auto"/>
              </w:pBdr>
              <w:tabs>
                <w:tab w:val="decimal" w:pos="860"/>
              </w:tabs>
              <w:spacing w:line="240" w:lineRule="atLeast"/>
              <w:ind w:right="-72"/>
              <w:rPr>
                <w:rFonts w:cs="Times New Roman"/>
                <w:sz w:val="18"/>
                <w:szCs w:val="18"/>
              </w:rPr>
            </w:pPr>
            <w:r w:rsidRPr="00F828FF">
              <w:rPr>
                <w:rFonts w:cs="Times New Roman"/>
                <w:sz w:val="18"/>
                <w:szCs w:val="18"/>
              </w:rPr>
              <w:t>130,930</w:t>
            </w:r>
          </w:p>
        </w:tc>
      </w:tr>
      <w:tr w:rsidR="00D37A6F" w:rsidRPr="003F7997" w14:paraId="028EC547" w14:textId="77777777" w:rsidTr="00562AE2">
        <w:tc>
          <w:tcPr>
            <w:tcW w:w="2502" w:type="dxa"/>
            <w:vAlign w:val="bottom"/>
          </w:tcPr>
          <w:p w14:paraId="3F5CBE9A" w14:textId="753F9FF3" w:rsidR="00D37A6F" w:rsidRPr="003F7997" w:rsidRDefault="00D37A6F" w:rsidP="00D37A6F">
            <w:pPr>
              <w:spacing w:line="240" w:lineRule="atLeast"/>
              <w:ind w:left="141" w:right="-81"/>
              <w:rPr>
                <w:rFonts w:cs="Times New Roman"/>
                <w:b/>
                <w:bCs/>
                <w:spacing w:val="-4"/>
                <w:sz w:val="18"/>
                <w:szCs w:val="18"/>
              </w:rPr>
            </w:pPr>
            <w:r w:rsidRPr="003F7997">
              <w:rPr>
                <w:rFonts w:cs="Times New Roman"/>
                <w:b/>
                <w:bCs/>
                <w:spacing w:val="-4"/>
                <w:sz w:val="18"/>
                <w:szCs w:val="18"/>
              </w:rPr>
              <w:t>At 31 December 20</w:t>
            </w:r>
            <w:r>
              <w:rPr>
                <w:rFonts w:cs="Times New Roman"/>
                <w:b/>
                <w:bCs/>
                <w:spacing w:val="-4"/>
                <w:sz w:val="18"/>
                <w:szCs w:val="18"/>
              </w:rPr>
              <w:t>24</w:t>
            </w:r>
            <w:r w:rsidRPr="003F7997">
              <w:rPr>
                <w:rFonts w:cs="Times New Roman"/>
                <w:b/>
                <w:bCs/>
                <w:spacing w:val="-4"/>
                <w:sz w:val="18"/>
                <w:szCs w:val="18"/>
              </w:rPr>
              <w:t xml:space="preserve"> and </w:t>
            </w:r>
          </w:p>
          <w:p w14:paraId="6408DDC1" w14:textId="2F830DA4" w:rsidR="00D37A6F" w:rsidRPr="003F7997" w:rsidRDefault="00D37A6F" w:rsidP="00D37A6F">
            <w:pPr>
              <w:spacing w:line="240" w:lineRule="atLeast"/>
              <w:ind w:left="141" w:right="-81"/>
              <w:rPr>
                <w:rFonts w:cs="Times New Roman"/>
                <w:spacing w:val="-6"/>
                <w:sz w:val="18"/>
                <w:szCs w:val="18"/>
              </w:rPr>
            </w:pPr>
            <w:r w:rsidRPr="003F7997">
              <w:rPr>
                <w:rFonts w:cs="Times New Roman"/>
                <w:b/>
                <w:bCs/>
                <w:spacing w:val="-4"/>
                <w:sz w:val="18"/>
                <w:szCs w:val="18"/>
              </w:rPr>
              <w:t xml:space="preserve">   </w:t>
            </w:r>
            <w:r w:rsidRPr="003F7997">
              <w:rPr>
                <w:rFonts w:cs="Times New Roman"/>
                <w:b/>
                <w:bCs/>
                <w:spacing w:val="-4"/>
                <w:sz w:val="18"/>
                <w:szCs w:val="18"/>
                <w:lang w:bidi="th-TH"/>
              </w:rPr>
              <w:t>1 January</w:t>
            </w:r>
            <w:r w:rsidRPr="003F7997">
              <w:rPr>
                <w:rFonts w:cs="Times New Roman"/>
                <w:b/>
                <w:bCs/>
                <w:spacing w:val="-4"/>
                <w:sz w:val="18"/>
                <w:szCs w:val="18"/>
              </w:rPr>
              <w:t xml:space="preserve"> 202</w:t>
            </w:r>
            <w:r>
              <w:rPr>
                <w:rFonts w:cs="Times New Roman"/>
                <w:b/>
                <w:bCs/>
                <w:spacing w:val="-4"/>
                <w:sz w:val="18"/>
                <w:szCs w:val="18"/>
              </w:rPr>
              <w:t>5</w:t>
            </w:r>
          </w:p>
        </w:tc>
        <w:tc>
          <w:tcPr>
            <w:tcW w:w="1013" w:type="dxa"/>
            <w:vAlign w:val="bottom"/>
          </w:tcPr>
          <w:p w14:paraId="43301DB7" w14:textId="1E42DAB9" w:rsidR="00D37A6F" w:rsidRPr="00F828FF" w:rsidRDefault="00D37A6F" w:rsidP="00D37A6F">
            <w:pPr>
              <w:tabs>
                <w:tab w:val="decimal" w:pos="726"/>
              </w:tabs>
              <w:spacing w:line="240" w:lineRule="atLeast"/>
              <w:ind w:right="-72"/>
              <w:rPr>
                <w:rFonts w:cs="Times New Roman"/>
                <w:b/>
                <w:bCs/>
                <w:sz w:val="18"/>
                <w:szCs w:val="18"/>
              </w:rPr>
            </w:pPr>
            <w:r w:rsidRPr="00F828FF">
              <w:rPr>
                <w:rFonts w:cs="Times New Roman"/>
                <w:b/>
                <w:bCs/>
                <w:sz w:val="18"/>
                <w:szCs w:val="18"/>
              </w:rPr>
              <w:t>(30,747)</w:t>
            </w:r>
          </w:p>
        </w:tc>
        <w:tc>
          <w:tcPr>
            <w:tcW w:w="992" w:type="dxa"/>
            <w:vAlign w:val="bottom"/>
          </w:tcPr>
          <w:p w14:paraId="27F0BED6" w14:textId="3EB49592" w:rsidR="00D37A6F" w:rsidRPr="00F828FF" w:rsidRDefault="00D37A6F" w:rsidP="00D37A6F">
            <w:pPr>
              <w:tabs>
                <w:tab w:val="decimal" w:pos="723"/>
              </w:tabs>
              <w:spacing w:line="240" w:lineRule="atLeast"/>
              <w:ind w:right="-72"/>
              <w:rPr>
                <w:rFonts w:cs="Times New Roman"/>
                <w:b/>
                <w:bCs/>
                <w:sz w:val="18"/>
                <w:szCs w:val="18"/>
              </w:rPr>
            </w:pPr>
            <w:r w:rsidRPr="00F828FF">
              <w:rPr>
                <w:rFonts w:cs="Times New Roman"/>
                <w:b/>
                <w:bCs/>
                <w:sz w:val="18"/>
                <w:szCs w:val="18"/>
              </w:rPr>
              <w:t>(320,941)</w:t>
            </w:r>
          </w:p>
        </w:tc>
        <w:tc>
          <w:tcPr>
            <w:tcW w:w="1028" w:type="dxa"/>
            <w:vAlign w:val="bottom"/>
          </w:tcPr>
          <w:p w14:paraId="59D5EAE9" w14:textId="57321869" w:rsidR="00D37A6F" w:rsidRPr="00F828FF" w:rsidRDefault="00D37A6F" w:rsidP="00D37A6F">
            <w:pPr>
              <w:tabs>
                <w:tab w:val="decimal" w:pos="754"/>
              </w:tabs>
              <w:spacing w:line="240" w:lineRule="atLeast"/>
              <w:ind w:right="-72"/>
              <w:rPr>
                <w:rFonts w:cs="Times New Roman"/>
                <w:b/>
                <w:bCs/>
                <w:sz w:val="18"/>
                <w:szCs w:val="18"/>
              </w:rPr>
            </w:pPr>
            <w:r w:rsidRPr="00F828FF">
              <w:rPr>
                <w:rFonts w:cs="Times New Roman"/>
                <w:b/>
                <w:bCs/>
                <w:sz w:val="18"/>
                <w:szCs w:val="18"/>
              </w:rPr>
              <w:t>(239,695)</w:t>
            </w:r>
          </w:p>
        </w:tc>
        <w:tc>
          <w:tcPr>
            <w:tcW w:w="1075" w:type="dxa"/>
            <w:vAlign w:val="bottom"/>
          </w:tcPr>
          <w:p w14:paraId="7EA1DE4F" w14:textId="0CAE4F00" w:rsidR="00D37A6F" w:rsidRPr="00F828FF" w:rsidRDefault="00D37A6F" w:rsidP="00D37A6F">
            <w:pPr>
              <w:tabs>
                <w:tab w:val="decimal" w:pos="803"/>
              </w:tabs>
              <w:spacing w:line="240" w:lineRule="atLeast"/>
              <w:ind w:right="-72"/>
              <w:rPr>
                <w:rFonts w:cs="Times New Roman"/>
                <w:b/>
                <w:bCs/>
                <w:sz w:val="18"/>
                <w:szCs w:val="18"/>
              </w:rPr>
            </w:pPr>
            <w:r w:rsidRPr="00F828FF">
              <w:rPr>
                <w:rFonts w:cs="Times New Roman"/>
                <w:b/>
                <w:bCs/>
                <w:sz w:val="18"/>
                <w:szCs w:val="18"/>
              </w:rPr>
              <w:t>(246,938)</w:t>
            </w:r>
          </w:p>
        </w:tc>
        <w:tc>
          <w:tcPr>
            <w:tcW w:w="1085" w:type="dxa"/>
            <w:vAlign w:val="bottom"/>
          </w:tcPr>
          <w:p w14:paraId="22DA6B98" w14:textId="6560C04E" w:rsidR="00D37A6F" w:rsidRPr="00F828FF" w:rsidRDefault="00D37A6F" w:rsidP="00D37A6F">
            <w:pPr>
              <w:tabs>
                <w:tab w:val="decimal" w:pos="803"/>
              </w:tabs>
              <w:spacing w:line="240" w:lineRule="atLeast"/>
              <w:ind w:right="-72"/>
              <w:rPr>
                <w:rFonts w:cs="Times New Roman"/>
                <w:b/>
                <w:bCs/>
                <w:sz w:val="18"/>
                <w:szCs w:val="18"/>
              </w:rPr>
            </w:pPr>
            <w:r w:rsidRPr="00F828FF">
              <w:rPr>
                <w:rFonts w:cs="Times New Roman"/>
                <w:b/>
                <w:bCs/>
                <w:sz w:val="18"/>
                <w:szCs w:val="18"/>
              </w:rPr>
              <w:t>(205,519)</w:t>
            </w:r>
          </w:p>
        </w:tc>
        <w:tc>
          <w:tcPr>
            <w:tcW w:w="1085" w:type="dxa"/>
            <w:vAlign w:val="bottom"/>
          </w:tcPr>
          <w:p w14:paraId="305E7977" w14:textId="5F3EA5DC" w:rsidR="00D37A6F" w:rsidRPr="00F828FF" w:rsidRDefault="00D37A6F" w:rsidP="00D37A6F">
            <w:pPr>
              <w:tabs>
                <w:tab w:val="decimal" w:pos="803"/>
              </w:tabs>
              <w:spacing w:line="240" w:lineRule="atLeast"/>
              <w:ind w:right="-72"/>
              <w:rPr>
                <w:rFonts w:cs="Times New Roman"/>
                <w:sz w:val="18"/>
                <w:szCs w:val="18"/>
              </w:rPr>
            </w:pPr>
            <w:r w:rsidRPr="00F828FF">
              <w:rPr>
                <w:rFonts w:cs="Times New Roman"/>
                <w:b/>
                <w:bCs/>
                <w:sz w:val="18"/>
                <w:szCs w:val="18"/>
              </w:rPr>
              <w:t>-</w:t>
            </w:r>
          </w:p>
        </w:tc>
        <w:tc>
          <w:tcPr>
            <w:tcW w:w="1095" w:type="dxa"/>
            <w:vAlign w:val="bottom"/>
          </w:tcPr>
          <w:p w14:paraId="33669C81" w14:textId="6FF44989" w:rsidR="00D37A6F" w:rsidRPr="00F828FF" w:rsidRDefault="00D37A6F" w:rsidP="00D37A6F">
            <w:pPr>
              <w:tabs>
                <w:tab w:val="decimal" w:pos="860"/>
              </w:tabs>
              <w:spacing w:line="240" w:lineRule="atLeast"/>
              <w:ind w:right="-72"/>
              <w:rPr>
                <w:rFonts w:cs="Times New Roman"/>
                <w:b/>
                <w:bCs/>
                <w:sz w:val="18"/>
                <w:szCs w:val="18"/>
              </w:rPr>
            </w:pPr>
            <w:r w:rsidRPr="00F828FF">
              <w:rPr>
                <w:rFonts w:cs="Times New Roman"/>
                <w:b/>
                <w:bCs/>
                <w:sz w:val="18"/>
                <w:szCs w:val="18"/>
              </w:rPr>
              <w:t>(1,043,840)</w:t>
            </w:r>
          </w:p>
        </w:tc>
      </w:tr>
      <w:tr w:rsidR="003C2963" w:rsidRPr="003F7997" w14:paraId="7B41663E" w14:textId="77777777" w:rsidTr="00AA6956">
        <w:tc>
          <w:tcPr>
            <w:tcW w:w="2502" w:type="dxa"/>
            <w:vAlign w:val="bottom"/>
          </w:tcPr>
          <w:p w14:paraId="376AFCF8" w14:textId="23773795" w:rsidR="003C2963" w:rsidRPr="003F7997" w:rsidRDefault="003C2963" w:rsidP="003C2963">
            <w:pPr>
              <w:spacing w:line="240" w:lineRule="atLeast"/>
              <w:ind w:left="141" w:right="-81"/>
              <w:rPr>
                <w:rFonts w:cs="Times New Roman"/>
                <w:b/>
                <w:bCs/>
                <w:spacing w:val="-4"/>
                <w:sz w:val="18"/>
                <w:szCs w:val="18"/>
              </w:rPr>
            </w:pPr>
            <w:r w:rsidRPr="003F7997">
              <w:rPr>
                <w:rFonts w:cs="Times New Roman"/>
                <w:spacing w:val="-4"/>
                <w:sz w:val="18"/>
                <w:szCs w:val="18"/>
              </w:rPr>
              <w:t xml:space="preserve">Depreciation charge for the </w:t>
            </w:r>
            <w:r>
              <w:rPr>
                <w:rFonts w:cs="Times New Roman"/>
                <w:spacing w:val="-4"/>
                <w:sz w:val="18"/>
                <w:szCs w:val="18"/>
              </w:rPr>
              <w:br/>
              <w:t xml:space="preserve">   period</w:t>
            </w:r>
          </w:p>
        </w:tc>
        <w:tc>
          <w:tcPr>
            <w:tcW w:w="1013" w:type="dxa"/>
            <w:vAlign w:val="bottom"/>
          </w:tcPr>
          <w:p w14:paraId="1E77958E" w14:textId="393959DE" w:rsidR="003C2963" w:rsidRPr="00F828FF" w:rsidRDefault="003C2963" w:rsidP="0053704B">
            <w:pPr>
              <w:tabs>
                <w:tab w:val="decimal" w:pos="726"/>
              </w:tabs>
              <w:spacing w:line="240" w:lineRule="atLeast"/>
              <w:ind w:right="-169"/>
              <w:rPr>
                <w:rFonts w:cs="Times New Roman"/>
                <w:sz w:val="18"/>
                <w:szCs w:val="18"/>
              </w:rPr>
            </w:pPr>
            <w:r w:rsidRPr="00AA6956">
              <w:rPr>
                <w:rFonts w:cs="Times New Roman"/>
                <w:sz w:val="18"/>
                <w:szCs w:val="18"/>
              </w:rPr>
              <w:t>(4,914)</w:t>
            </w:r>
          </w:p>
        </w:tc>
        <w:tc>
          <w:tcPr>
            <w:tcW w:w="992" w:type="dxa"/>
            <w:vAlign w:val="bottom"/>
          </w:tcPr>
          <w:p w14:paraId="6CB12BCB" w14:textId="683973DC" w:rsidR="003C2963" w:rsidRPr="00F828FF" w:rsidRDefault="003C2963" w:rsidP="0053704B">
            <w:pPr>
              <w:tabs>
                <w:tab w:val="decimal" w:pos="723"/>
              </w:tabs>
              <w:spacing w:line="240" w:lineRule="atLeast"/>
              <w:ind w:right="-169"/>
              <w:rPr>
                <w:rFonts w:cs="Times New Roman"/>
                <w:sz w:val="18"/>
                <w:szCs w:val="18"/>
              </w:rPr>
            </w:pPr>
            <w:r w:rsidRPr="00AA6956">
              <w:rPr>
                <w:rFonts w:cs="Times New Roman"/>
                <w:sz w:val="18"/>
                <w:szCs w:val="18"/>
              </w:rPr>
              <w:t>(19,694)</w:t>
            </w:r>
          </w:p>
        </w:tc>
        <w:tc>
          <w:tcPr>
            <w:tcW w:w="1028" w:type="dxa"/>
            <w:vAlign w:val="bottom"/>
          </w:tcPr>
          <w:p w14:paraId="63EA0853" w14:textId="7F1EB36F" w:rsidR="003C2963" w:rsidRPr="00F828FF" w:rsidRDefault="003C2963" w:rsidP="0053704B">
            <w:pPr>
              <w:tabs>
                <w:tab w:val="decimal" w:pos="754"/>
              </w:tabs>
              <w:spacing w:line="240" w:lineRule="atLeast"/>
              <w:ind w:right="-169"/>
              <w:rPr>
                <w:rFonts w:cs="Times New Roman"/>
                <w:sz w:val="18"/>
                <w:szCs w:val="18"/>
              </w:rPr>
            </w:pPr>
            <w:r w:rsidRPr="00AA6956">
              <w:rPr>
                <w:rFonts w:cs="Times New Roman"/>
                <w:sz w:val="18"/>
                <w:szCs w:val="18"/>
              </w:rPr>
              <w:t>(10,617)</w:t>
            </w:r>
          </w:p>
        </w:tc>
        <w:tc>
          <w:tcPr>
            <w:tcW w:w="1075" w:type="dxa"/>
            <w:vAlign w:val="bottom"/>
          </w:tcPr>
          <w:p w14:paraId="244E427A" w14:textId="57D69478" w:rsidR="003C2963" w:rsidRPr="00F828FF" w:rsidRDefault="003C2963" w:rsidP="0053704B">
            <w:pPr>
              <w:tabs>
                <w:tab w:val="decimal" w:pos="803"/>
              </w:tabs>
              <w:spacing w:line="240" w:lineRule="atLeast"/>
              <w:ind w:right="-169"/>
              <w:rPr>
                <w:rFonts w:cs="Times New Roman"/>
                <w:sz w:val="18"/>
                <w:szCs w:val="18"/>
              </w:rPr>
            </w:pPr>
            <w:r w:rsidRPr="00AA6956">
              <w:rPr>
                <w:rFonts w:cs="Times New Roman"/>
                <w:sz w:val="18"/>
                <w:szCs w:val="18"/>
              </w:rPr>
              <w:t>(32,759)</w:t>
            </w:r>
          </w:p>
        </w:tc>
        <w:tc>
          <w:tcPr>
            <w:tcW w:w="1085" w:type="dxa"/>
            <w:vAlign w:val="bottom"/>
          </w:tcPr>
          <w:p w14:paraId="6959127E" w14:textId="5E0AB634" w:rsidR="003C2963" w:rsidRPr="00F828FF" w:rsidRDefault="003C2963" w:rsidP="0053704B">
            <w:pPr>
              <w:tabs>
                <w:tab w:val="decimal" w:pos="803"/>
              </w:tabs>
              <w:spacing w:line="240" w:lineRule="atLeast"/>
              <w:ind w:right="-169"/>
              <w:rPr>
                <w:rFonts w:cs="Times New Roman"/>
                <w:sz w:val="18"/>
                <w:szCs w:val="18"/>
              </w:rPr>
            </w:pPr>
            <w:r w:rsidRPr="00AA6956">
              <w:rPr>
                <w:rFonts w:cs="Times New Roman"/>
                <w:sz w:val="18"/>
                <w:szCs w:val="18"/>
              </w:rPr>
              <w:t>(73,844)</w:t>
            </w:r>
          </w:p>
        </w:tc>
        <w:tc>
          <w:tcPr>
            <w:tcW w:w="1085" w:type="dxa"/>
            <w:vAlign w:val="bottom"/>
          </w:tcPr>
          <w:p w14:paraId="19275341" w14:textId="5BFCD755" w:rsidR="003C2963" w:rsidRPr="00F828FF" w:rsidRDefault="003C2963" w:rsidP="0053704B">
            <w:pPr>
              <w:tabs>
                <w:tab w:val="decimal" w:pos="803"/>
              </w:tabs>
              <w:spacing w:line="240" w:lineRule="atLeast"/>
              <w:ind w:right="-169"/>
              <w:rPr>
                <w:rFonts w:cs="Times New Roman"/>
                <w:sz w:val="18"/>
                <w:szCs w:val="18"/>
              </w:rPr>
            </w:pPr>
            <w:r w:rsidRPr="00AA6956">
              <w:rPr>
                <w:rFonts w:cs="Times New Roman"/>
                <w:sz w:val="18"/>
                <w:szCs w:val="18"/>
              </w:rPr>
              <w:t>-</w:t>
            </w:r>
          </w:p>
        </w:tc>
        <w:tc>
          <w:tcPr>
            <w:tcW w:w="1095" w:type="dxa"/>
            <w:vAlign w:val="bottom"/>
          </w:tcPr>
          <w:p w14:paraId="14B1922C" w14:textId="0DDDCE0B" w:rsidR="003C2963" w:rsidRPr="00F828FF" w:rsidRDefault="003C2963" w:rsidP="0053704B">
            <w:pPr>
              <w:tabs>
                <w:tab w:val="decimal" w:pos="860"/>
              </w:tabs>
              <w:spacing w:line="240" w:lineRule="atLeast"/>
              <w:ind w:right="-169"/>
              <w:rPr>
                <w:rFonts w:cs="Times New Roman"/>
                <w:sz w:val="18"/>
                <w:szCs w:val="18"/>
              </w:rPr>
            </w:pPr>
            <w:r w:rsidRPr="00AA6956">
              <w:rPr>
                <w:rFonts w:cs="Times New Roman"/>
                <w:sz w:val="18"/>
                <w:szCs w:val="18"/>
              </w:rPr>
              <w:t>(141,828)</w:t>
            </w:r>
          </w:p>
        </w:tc>
      </w:tr>
      <w:tr w:rsidR="003C2963" w:rsidRPr="003F7997" w14:paraId="4365FB80" w14:textId="77777777" w:rsidTr="00AA6956">
        <w:tc>
          <w:tcPr>
            <w:tcW w:w="2502" w:type="dxa"/>
            <w:vAlign w:val="bottom"/>
          </w:tcPr>
          <w:p w14:paraId="3A32E20D" w14:textId="712F70ED" w:rsidR="003C2963" w:rsidRPr="003F7997" w:rsidRDefault="003C2963" w:rsidP="003C2963">
            <w:pPr>
              <w:spacing w:line="240" w:lineRule="atLeast"/>
              <w:ind w:left="141" w:right="-18"/>
              <w:rPr>
                <w:rFonts w:cs="Times New Roman"/>
                <w:sz w:val="18"/>
                <w:szCs w:val="18"/>
              </w:rPr>
            </w:pPr>
            <w:r w:rsidRPr="003F7997">
              <w:rPr>
                <w:rFonts w:cs="Times New Roman"/>
                <w:sz w:val="18"/>
                <w:szCs w:val="18"/>
              </w:rPr>
              <w:t>Write-off</w:t>
            </w:r>
          </w:p>
        </w:tc>
        <w:tc>
          <w:tcPr>
            <w:tcW w:w="1013" w:type="dxa"/>
          </w:tcPr>
          <w:p w14:paraId="4D16DB79" w14:textId="3E90F898" w:rsidR="003C2963" w:rsidRPr="00F828FF" w:rsidRDefault="003C2963" w:rsidP="00AA6956">
            <w:pPr>
              <w:tabs>
                <w:tab w:val="decimal" w:pos="726"/>
              </w:tabs>
              <w:spacing w:line="240" w:lineRule="atLeast"/>
              <w:ind w:right="-72"/>
              <w:rPr>
                <w:rFonts w:cs="Times New Roman"/>
                <w:sz w:val="18"/>
                <w:szCs w:val="18"/>
              </w:rPr>
            </w:pPr>
            <w:r w:rsidRPr="00AA6956">
              <w:rPr>
                <w:rFonts w:cs="Times New Roman"/>
                <w:sz w:val="18"/>
                <w:szCs w:val="18"/>
              </w:rPr>
              <w:t>-</w:t>
            </w:r>
          </w:p>
        </w:tc>
        <w:tc>
          <w:tcPr>
            <w:tcW w:w="992" w:type="dxa"/>
          </w:tcPr>
          <w:p w14:paraId="00EE9E22" w14:textId="5A9DB11D" w:rsidR="003C2963" w:rsidRPr="00F828FF" w:rsidRDefault="003C2963" w:rsidP="00AA6956">
            <w:pPr>
              <w:tabs>
                <w:tab w:val="decimal" w:pos="723"/>
              </w:tabs>
              <w:spacing w:line="240" w:lineRule="atLeast"/>
              <w:ind w:right="-72"/>
              <w:rPr>
                <w:rFonts w:cs="Times New Roman"/>
                <w:sz w:val="18"/>
                <w:szCs w:val="18"/>
              </w:rPr>
            </w:pPr>
            <w:r w:rsidRPr="00AA6956">
              <w:rPr>
                <w:rFonts w:cs="Times New Roman"/>
                <w:sz w:val="18"/>
                <w:szCs w:val="18"/>
              </w:rPr>
              <w:t>-</w:t>
            </w:r>
          </w:p>
        </w:tc>
        <w:tc>
          <w:tcPr>
            <w:tcW w:w="1028" w:type="dxa"/>
          </w:tcPr>
          <w:p w14:paraId="5D35246A" w14:textId="6EA093D4" w:rsidR="003C2963" w:rsidRPr="00F828FF" w:rsidRDefault="003C2963" w:rsidP="00AA6956">
            <w:pPr>
              <w:tabs>
                <w:tab w:val="decimal" w:pos="754"/>
              </w:tabs>
              <w:spacing w:line="240" w:lineRule="atLeast"/>
              <w:ind w:right="-72"/>
              <w:rPr>
                <w:rFonts w:cs="Times New Roman"/>
                <w:sz w:val="18"/>
                <w:szCs w:val="18"/>
              </w:rPr>
            </w:pPr>
            <w:r w:rsidRPr="00AA6956">
              <w:rPr>
                <w:rFonts w:cs="Times New Roman"/>
                <w:sz w:val="18"/>
                <w:szCs w:val="18"/>
              </w:rPr>
              <w:t>-</w:t>
            </w:r>
          </w:p>
        </w:tc>
        <w:tc>
          <w:tcPr>
            <w:tcW w:w="1075" w:type="dxa"/>
          </w:tcPr>
          <w:p w14:paraId="5AC2DAD6" w14:textId="2154143E" w:rsidR="003C2963" w:rsidRPr="00F828FF" w:rsidRDefault="003C2963" w:rsidP="00AA6956">
            <w:pPr>
              <w:tabs>
                <w:tab w:val="decimal" w:pos="803"/>
              </w:tabs>
              <w:spacing w:line="240" w:lineRule="atLeast"/>
              <w:ind w:right="-72"/>
              <w:rPr>
                <w:rFonts w:cs="Times New Roman"/>
                <w:sz w:val="18"/>
                <w:szCs w:val="18"/>
              </w:rPr>
            </w:pPr>
            <w:r w:rsidRPr="00AA6956">
              <w:rPr>
                <w:rFonts w:cs="Times New Roman"/>
                <w:sz w:val="18"/>
                <w:szCs w:val="18"/>
              </w:rPr>
              <w:t>-</w:t>
            </w:r>
          </w:p>
        </w:tc>
        <w:tc>
          <w:tcPr>
            <w:tcW w:w="1085" w:type="dxa"/>
          </w:tcPr>
          <w:p w14:paraId="0052315E" w14:textId="31995B7A" w:rsidR="003C2963" w:rsidRPr="00F828FF" w:rsidRDefault="003C2963" w:rsidP="00AA6956">
            <w:pPr>
              <w:tabs>
                <w:tab w:val="decimal" w:pos="803"/>
              </w:tabs>
              <w:spacing w:line="240" w:lineRule="atLeast"/>
              <w:ind w:right="-72"/>
              <w:rPr>
                <w:rFonts w:cs="Times New Roman"/>
                <w:sz w:val="18"/>
                <w:szCs w:val="18"/>
              </w:rPr>
            </w:pPr>
            <w:r w:rsidRPr="00AA6956">
              <w:rPr>
                <w:rFonts w:cs="Times New Roman"/>
                <w:sz w:val="18"/>
                <w:szCs w:val="18"/>
              </w:rPr>
              <w:t>36,591</w:t>
            </w:r>
          </w:p>
        </w:tc>
        <w:tc>
          <w:tcPr>
            <w:tcW w:w="1085" w:type="dxa"/>
          </w:tcPr>
          <w:p w14:paraId="6C3C8CA8" w14:textId="63571FB3" w:rsidR="003C2963" w:rsidRPr="00F828FF" w:rsidRDefault="003C2963" w:rsidP="00AA6956">
            <w:pPr>
              <w:tabs>
                <w:tab w:val="decimal" w:pos="803"/>
              </w:tabs>
              <w:spacing w:line="240" w:lineRule="atLeast"/>
              <w:ind w:right="-72"/>
              <w:rPr>
                <w:rFonts w:cs="Times New Roman"/>
                <w:sz w:val="18"/>
                <w:szCs w:val="18"/>
              </w:rPr>
            </w:pPr>
            <w:r w:rsidRPr="00AA6956">
              <w:rPr>
                <w:rFonts w:cs="Times New Roman"/>
                <w:sz w:val="18"/>
                <w:szCs w:val="18"/>
              </w:rPr>
              <w:t>-</w:t>
            </w:r>
          </w:p>
        </w:tc>
        <w:tc>
          <w:tcPr>
            <w:tcW w:w="1095" w:type="dxa"/>
          </w:tcPr>
          <w:p w14:paraId="69ECFAFF" w14:textId="206801B4" w:rsidR="003C2963" w:rsidRPr="00F828FF" w:rsidRDefault="003C2963" w:rsidP="00AA6956">
            <w:pPr>
              <w:tabs>
                <w:tab w:val="decimal" w:pos="860"/>
              </w:tabs>
              <w:spacing w:line="240" w:lineRule="atLeast"/>
              <w:ind w:right="-72"/>
              <w:rPr>
                <w:rFonts w:cs="Times New Roman"/>
                <w:sz w:val="18"/>
                <w:szCs w:val="18"/>
              </w:rPr>
            </w:pPr>
            <w:r w:rsidRPr="00AA6956">
              <w:rPr>
                <w:rFonts w:cs="Times New Roman"/>
                <w:sz w:val="18"/>
                <w:szCs w:val="18"/>
              </w:rPr>
              <w:t>36,591</w:t>
            </w:r>
          </w:p>
        </w:tc>
      </w:tr>
      <w:tr w:rsidR="003C2963" w:rsidRPr="003F7997" w14:paraId="2A8EB655" w14:textId="77777777" w:rsidTr="00AA6956">
        <w:tc>
          <w:tcPr>
            <w:tcW w:w="2502" w:type="dxa"/>
            <w:vAlign w:val="bottom"/>
          </w:tcPr>
          <w:p w14:paraId="4184A998" w14:textId="44A4FBD1" w:rsidR="003C2963" w:rsidRPr="003F7997" w:rsidRDefault="003C2963" w:rsidP="003C2963">
            <w:pPr>
              <w:spacing w:line="240" w:lineRule="atLeast"/>
              <w:ind w:left="141" w:right="-18"/>
              <w:rPr>
                <w:rFonts w:cs="Times New Roman"/>
                <w:b/>
                <w:bCs/>
                <w:sz w:val="18"/>
                <w:szCs w:val="18"/>
              </w:rPr>
            </w:pPr>
            <w:r w:rsidRPr="003F7997">
              <w:rPr>
                <w:rFonts w:cs="Times New Roman"/>
                <w:b/>
                <w:bCs/>
                <w:sz w:val="18"/>
                <w:szCs w:val="18"/>
              </w:rPr>
              <w:t xml:space="preserve">At </w:t>
            </w:r>
            <w:r w:rsidRPr="003F7997">
              <w:rPr>
                <w:rFonts w:cs="Times New Roman"/>
                <w:b/>
                <w:bCs/>
                <w:spacing w:val="-4"/>
                <w:sz w:val="18"/>
                <w:szCs w:val="18"/>
              </w:rPr>
              <w:t>3</w:t>
            </w:r>
            <w:r>
              <w:rPr>
                <w:rFonts w:cs="Times New Roman"/>
                <w:b/>
                <w:bCs/>
                <w:spacing w:val="-4"/>
                <w:sz w:val="18"/>
                <w:szCs w:val="18"/>
              </w:rPr>
              <w:t xml:space="preserve">0 June </w:t>
            </w:r>
            <w:r w:rsidRPr="003F7997">
              <w:rPr>
                <w:rFonts w:cs="Times New Roman"/>
                <w:b/>
                <w:bCs/>
                <w:spacing w:val="-4"/>
                <w:sz w:val="18"/>
                <w:szCs w:val="18"/>
              </w:rPr>
              <w:t>202</w:t>
            </w:r>
            <w:r>
              <w:rPr>
                <w:rFonts w:cs="Times New Roman"/>
                <w:b/>
                <w:bCs/>
                <w:spacing w:val="-4"/>
                <w:sz w:val="18"/>
                <w:szCs w:val="18"/>
              </w:rPr>
              <w:t>5</w:t>
            </w:r>
          </w:p>
        </w:tc>
        <w:tc>
          <w:tcPr>
            <w:tcW w:w="1013" w:type="dxa"/>
          </w:tcPr>
          <w:p w14:paraId="196B0F34" w14:textId="51160A8A" w:rsidR="003C2963" w:rsidRPr="00AA6956" w:rsidRDefault="003C2963" w:rsidP="003C2963">
            <w:pPr>
              <w:pBdr>
                <w:top w:val="single" w:sz="4" w:space="1" w:color="auto"/>
                <w:bottom w:val="single" w:sz="4" w:space="1" w:color="auto"/>
              </w:pBdr>
              <w:tabs>
                <w:tab w:val="decimal" w:pos="726"/>
              </w:tabs>
              <w:spacing w:line="240" w:lineRule="atLeast"/>
              <w:ind w:right="-72"/>
              <w:rPr>
                <w:rFonts w:cs="Times New Roman"/>
                <w:b/>
                <w:bCs/>
                <w:sz w:val="18"/>
                <w:szCs w:val="18"/>
                <w:lang w:val="en-US" w:bidi="th-TH"/>
              </w:rPr>
            </w:pPr>
            <w:r w:rsidRPr="00AA6956">
              <w:rPr>
                <w:rFonts w:cs="Times New Roman"/>
                <w:b/>
                <w:bCs/>
                <w:sz w:val="18"/>
                <w:szCs w:val="18"/>
                <w:lang w:val="en-US" w:bidi="th-TH"/>
              </w:rPr>
              <w:t>(35,661)</w:t>
            </w:r>
          </w:p>
        </w:tc>
        <w:tc>
          <w:tcPr>
            <w:tcW w:w="992" w:type="dxa"/>
          </w:tcPr>
          <w:p w14:paraId="3B32EF58" w14:textId="559F3A28" w:rsidR="003C2963" w:rsidRPr="00AA6956" w:rsidRDefault="003C2963" w:rsidP="003C2963">
            <w:pPr>
              <w:pBdr>
                <w:top w:val="single" w:sz="4" w:space="1" w:color="auto"/>
                <w:bottom w:val="single" w:sz="4" w:space="1" w:color="auto"/>
              </w:pBdr>
              <w:tabs>
                <w:tab w:val="decimal" w:pos="723"/>
              </w:tabs>
              <w:spacing w:line="240" w:lineRule="atLeast"/>
              <w:ind w:right="-72"/>
              <w:rPr>
                <w:rFonts w:cs="Times New Roman"/>
                <w:b/>
                <w:bCs/>
                <w:sz w:val="18"/>
                <w:szCs w:val="18"/>
                <w:lang w:val="en-US" w:bidi="th-TH"/>
              </w:rPr>
            </w:pPr>
            <w:r w:rsidRPr="00AA6956">
              <w:rPr>
                <w:rFonts w:cs="Times New Roman"/>
                <w:b/>
                <w:bCs/>
                <w:sz w:val="18"/>
                <w:szCs w:val="18"/>
                <w:lang w:val="en-US" w:bidi="th-TH"/>
              </w:rPr>
              <w:t>(340,635)</w:t>
            </w:r>
          </w:p>
        </w:tc>
        <w:tc>
          <w:tcPr>
            <w:tcW w:w="1028" w:type="dxa"/>
          </w:tcPr>
          <w:p w14:paraId="2C14D850" w14:textId="5886EB31" w:rsidR="003C2963" w:rsidRPr="00AA6956" w:rsidRDefault="003C2963" w:rsidP="003C2963">
            <w:pPr>
              <w:pBdr>
                <w:top w:val="single" w:sz="4" w:space="1" w:color="auto"/>
                <w:bottom w:val="single" w:sz="4" w:space="1" w:color="auto"/>
              </w:pBdr>
              <w:tabs>
                <w:tab w:val="decimal" w:pos="754"/>
              </w:tabs>
              <w:spacing w:line="240" w:lineRule="atLeast"/>
              <w:ind w:right="-72"/>
              <w:rPr>
                <w:rFonts w:cs="Times New Roman"/>
                <w:b/>
                <w:bCs/>
                <w:sz w:val="18"/>
                <w:szCs w:val="18"/>
                <w:lang w:val="en-US" w:bidi="th-TH"/>
              </w:rPr>
            </w:pPr>
            <w:r w:rsidRPr="00AA6956">
              <w:rPr>
                <w:rFonts w:cs="Times New Roman"/>
                <w:b/>
                <w:bCs/>
                <w:sz w:val="18"/>
                <w:szCs w:val="18"/>
                <w:lang w:val="en-US" w:bidi="th-TH"/>
              </w:rPr>
              <w:t>(250,312)</w:t>
            </w:r>
          </w:p>
        </w:tc>
        <w:tc>
          <w:tcPr>
            <w:tcW w:w="1075" w:type="dxa"/>
          </w:tcPr>
          <w:p w14:paraId="36BB4AA2" w14:textId="4AF9AEC3" w:rsidR="003C2963" w:rsidRPr="00AA6956" w:rsidRDefault="003C2963" w:rsidP="003C2963">
            <w:pPr>
              <w:pBdr>
                <w:top w:val="single" w:sz="4" w:space="1" w:color="auto"/>
                <w:bottom w:val="single" w:sz="4" w:space="1" w:color="auto"/>
              </w:pBdr>
              <w:tabs>
                <w:tab w:val="decimal" w:pos="803"/>
              </w:tabs>
              <w:spacing w:line="240" w:lineRule="atLeast"/>
              <w:ind w:right="-72"/>
              <w:rPr>
                <w:rFonts w:cs="Times New Roman"/>
                <w:b/>
                <w:bCs/>
                <w:sz w:val="18"/>
                <w:szCs w:val="18"/>
                <w:lang w:val="en-US" w:bidi="th-TH"/>
              </w:rPr>
            </w:pPr>
            <w:r w:rsidRPr="00AA6956">
              <w:rPr>
                <w:rFonts w:cs="Times New Roman"/>
                <w:b/>
                <w:bCs/>
                <w:sz w:val="18"/>
                <w:szCs w:val="18"/>
                <w:lang w:val="en-US" w:bidi="th-TH"/>
              </w:rPr>
              <w:t>(279,697)</w:t>
            </w:r>
          </w:p>
        </w:tc>
        <w:tc>
          <w:tcPr>
            <w:tcW w:w="1085" w:type="dxa"/>
          </w:tcPr>
          <w:p w14:paraId="4A2AECF6" w14:textId="67B24142" w:rsidR="003C2963" w:rsidRPr="00AA6956" w:rsidRDefault="003C2963" w:rsidP="003C2963">
            <w:pPr>
              <w:pBdr>
                <w:top w:val="single" w:sz="4" w:space="1" w:color="auto"/>
                <w:bottom w:val="single" w:sz="4" w:space="1" w:color="auto"/>
              </w:pBdr>
              <w:tabs>
                <w:tab w:val="decimal" w:pos="803"/>
              </w:tabs>
              <w:spacing w:line="240" w:lineRule="atLeast"/>
              <w:ind w:right="-72"/>
              <w:rPr>
                <w:rFonts w:cs="Times New Roman"/>
                <w:b/>
                <w:bCs/>
                <w:sz w:val="18"/>
                <w:szCs w:val="18"/>
                <w:lang w:val="en-US" w:bidi="th-TH"/>
              </w:rPr>
            </w:pPr>
            <w:r w:rsidRPr="00AA6956">
              <w:rPr>
                <w:rFonts w:cs="Times New Roman"/>
                <w:b/>
                <w:bCs/>
                <w:sz w:val="18"/>
                <w:szCs w:val="18"/>
                <w:lang w:val="en-US" w:bidi="th-TH"/>
              </w:rPr>
              <w:t>(242,772)</w:t>
            </w:r>
          </w:p>
        </w:tc>
        <w:tc>
          <w:tcPr>
            <w:tcW w:w="1085" w:type="dxa"/>
          </w:tcPr>
          <w:p w14:paraId="6BD1777A" w14:textId="3C7E79B0" w:rsidR="003C2963" w:rsidRPr="00AA6956" w:rsidRDefault="003C2963" w:rsidP="003C2963">
            <w:pPr>
              <w:pBdr>
                <w:top w:val="single" w:sz="4" w:space="1" w:color="auto"/>
                <w:bottom w:val="single" w:sz="4" w:space="1" w:color="auto"/>
              </w:pBdr>
              <w:tabs>
                <w:tab w:val="decimal" w:pos="803"/>
              </w:tabs>
              <w:spacing w:line="240" w:lineRule="atLeast"/>
              <w:ind w:right="-72"/>
              <w:rPr>
                <w:rFonts w:cs="Times New Roman"/>
                <w:b/>
                <w:bCs/>
                <w:sz w:val="18"/>
                <w:szCs w:val="18"/>
                <w:lang w:val="en-US" w:bidi="th-TH"/>
              </w:rPr>
            </w:pPr>
            <w:r w:rsidRPr="00AA6956">
              <w:rPr>
                <w:rFonts w:cs="Times New Roman"/>
                <w:b/>
                <w:bCs/>
                <w:sz w:val="18"/>
                <w:szCs w:val="18"/>
                <w:lang w:val="en-US" w:bidi="th-TH"/>
              </w:rPr>
              <w:t>-</w:t>
            </w:r>
          </w:p>
        </w:tc>
        <w:tc>
          <w:tcPr>
            <w:tcW w:w="1095" w:type="dxa"/>
          </w:tcPr>
          <w:p w14:paraId="5DE1628D" w14:textId="5B0F2050" w:rsidR="003C2963" w:rsidRPr="00AA6956" w:rsidRDefault="003C2963" w:rsidP="003C2963">
            <w:pPr>
              <w:pBdr>
                <w:top w:val="single" w:sz="4" w:space="1" w:color="auto"/>
                <w:bottom w:val="single" w:sz="4" w:space="1" w:color="auto"/>
              </w:pBdr>
              <w:tabs>
                <w:tab w:val="decimal" w:pos="860"/>
              </w:tabs>
              <w:spacing w:line="240" w:lineRule="atLeast"/>
              <w:ind w:right="-72"/>
              <w:rPr>
                <w:rFonts w:cs="Times New Roman"/>
                <w:b/>
                <w:bCs/>
                <w:sz w:val="18"/>
                <w:szCs w:val="18"/>
                <w:lang w:val="en-US" w:bidi="th-TH"/>
              </w:rPr>
            </w:pPr>
            <w:r w:rsidRPr="00AA6956">
              <w:rPr>
                <w:rFonts w:cs="Times New Roman"/>
                <w:b/>
                <w:bCs/>
                <w:sz w:val="18"/>
                <w:szCs w:val="18"/>
                <w:lang w:val="en-US" w:bidi="th-TH"/>
              </w:rPr>
              <w:t>(1,149,077)</w:t>
            </w:r>
          </w:p>
        </w:tc>
      </w:tr>
      <w:tr w:rsidR="00D37A6F" w:rsidRPr="003F7997" w14:paraId="016BAA77" w14:textId="77777777" w:rsidTr="00562AE2">
        <w:tc>
          <w:tcPr>
            <w:tcW w:w="2502" w:type="dxa"/>
            <w:vAlign w:val="bottom"/>
          </w:tcPr>
          <w:p w14:paraId="3FF59F10" w14:textId="77777777" w:rsidR="00D37A6F" w:rsidRPr="003F7997" w:rsidRDefault="00D37A6F" w:rsidP="00D37A6F">
            <w:pPr>
              <w:spacing w:line="240" w:lineRule="atLeast"/>
              <w:ind w:left="141" w:right="-18"/>
              <w:rPr>
                <w:rFonts w:cs="Times New Roman"/>
                <w:sz w:val="18"/>
                <w:szCs w:val="18"/>
              </w:rPr>
            </w:pPr>
          </w:p>
        </w:tc>
        <w:tc>
          <w:tcPr>
            <w:tcW w:w="1013" w:type="dxa"/>
            <w:vAlign w:val="bottom"/>
          </w:tcPr>
          <w:p w14:paraId="4CE40DE4" w14:textId="77777777" w:rsidR="00D37A6F" w:rsidRPr="00F828FF" w:rsidRDefault="00D37A6F" w:rsidP="00D37A6F">
            <w:pPr>
              <w:tabs>
                <w:tab w:val="decimal" w:pos="726"/>
              </w:tabs>
              <w:spacing w:line="240" w:lineRule="atLeast"/>
              <w:ind w:right="-169"/>
              <w:rPr>
                <w:rFonts w:cs="Times New Roman"/>
                <w:sz w:val="18"/>
                <w:szCs w:val="18"/>
              </w:rPr>
            </w:pPr>
          </w:p>
        </w:tc>
        <w:tc>
          <w:tcPr>
            <w:tcW w:w="992" w:type="dxa"/>
            <w:vAlign w:val="bottom"/>
          </w:tcPr>
          <w:p w14:paraId="63F5BEF0" w14:textId="77777777" w:rsidR="00D37A6F" w:rsidRPr="00F828FF" w:rsidRDefault="00D37A6F" w:rsidP="00D37A6F">
            <w:pPr>
              <w:tabs>
                <w:tab w:val="decimal" w:pos="723"/>
              </w:tabs>
              <w:spacing w:line="240" w:lineRule="atLeast"/>
              <w:ind w:right="-169"/>
              <w:rPr>
                <w:rFonts w:cs="Times New Roman"/>
                <w:sz w:val="18"/>
                <w:szCs w:val="18"/>
              </w:rPr>
            </w:pPr>
          </w:p>
        </w:tc>
        <w:tc>
          <w:tcPr>
            <w:tcW w:w="1028" w:type="dxa"/>
            <w:vAlign w:val="bottom"/>
          </w:tcPr>
          <w:p w14:paraId="65AAF898" w14:textId="77777777" w:rsidR="00D37A6F" w:rsidRPr="00F828FF" w:rsidRDefault="00D37A6F" w:rsidP="00D37A6F">
            <w:pPr>
              <w:tabs>
                <w:tab w:val="decimal" w:pos="754"/>
              </w:tabs>
              <w:spacing w:line="240" w:lineRule="atLeast"/>
              <w:ind w:right="-169"/>
              <w:rPr>
                <w:rFonts w:cs="Times New Roman"/>
                <w:sz w:val="18"/>
                <w:szCs w:val="18"/>
              </w:rPr>
            </w:pPr>
          </w:p>
        </w:tc>
        <w:tc>
          <w:tcPr>
            <w:tcW w:w="1075" w:type="dxa"/>
            <w:vAlign w:val="bottom"/>
          </w:tcPr>
          <w:p w14:paraId="6B0FBF46" w14:textId="77777777" w:rsidR="00D37A6F" w:rsidRPr="00F828FF" w:rsidRDefault="00D37A6F" w:rsidP="00D37A6F">
            <w:pPr>
              <w:tabs>
                <w:tab w:val="decimal" w:pos="803"/>
              </w:tabs>
              <w:spacing w:line="240" w:lineRule="atLeast"/>
              <w:ind w:right="-169"/>
              <w:rPr>
                <w:rFonts w:cs="Times New Roman"/>
                <w:sz w:val="18"/>
                <w:szCs w:val="18"/>
              </w:rPr>
            </w:pPr>
          </w:p>
        </w:tc>
        <w:tc>
          <w:tcPr>
            <w:tcW w:w="1085" w:type="dxa"/>
            <w:vAlign w:val="bottom"/>
          </w:tcPr>
          <w:p w14:paraId="5629DB63" w14:textId="77777777" w:rsidR="00D37A6F" w:rsidRPr="00F828FF" w:rsidRDefault="00D37A6F" w:rsidP="00D37A6F">
            <w:pPr>
              <w:tabs>
                <w:tab w:val="decimal" w:pos="803"/>
              </w:tabs>
              <w:spacing w:line="240" w:lineRule="atLeast"/>
              <w:ind w:right="-169"/>
              <w:rPr>
                <w:rFonts w:cs="Times New Roman"/>
                <w:sz w:val="18"/>
                <w:szCs w:val="18"/>
              </w:rPr>
            </w:pPr>
          </w:p>
        </w:tc>
        <w:tc>
          <w:tcPr>
            <w:tcW w:w="1085" w:type="dxa"/>
            <w:vAlign w:val="bottom"/>
          </w:tcPr>
          <w:p w14:paraId="1ED241A7" w14:textId="77777777" w:rsidR="00D37A6F" w:rsidRPr="00F828FF" w:rsidRDefault="00D37A6F" w:rsidP="00D37A6F">
            <w:pPr>
              <w:tabs>
                <w:tab w:val="decimal" w:pos="803"/>
              </w:tabs>
              <w:spacing w:line="240" w:lineRule="atLeast"/>
              <w:ind w:right="-169"/>
              <w:rPr>
                <w:rFonts w:cs="Times New Roman"/>
                <w:sz w:val="18"/>
                <w:szCs w:val="18"/>
              </w:rPr>
            </w:pPr>
          </w:p>
        </w:tc>
        <w:tc>
          <w:tcPr>
            <w:tcW w:w="1095" w:type="dxa"/>
            <w:vAlign w:val="bottom"/>
          </w:tcPr>
          <w:p w14:paraId="032D7199" w14:textId="77777777" w:rsidR="00D37A6F" w:rsidRPr="00F828FF" w:rsidRDefault="00D37A6F" w:rsidP="00D37A6F">
            <w:pPr>
              <w:tabs>
                <w:tab w:val="decimal" w:pos="860"/>
              </w:tabs>
              <w:spacing w:line="240" w:lineRule="atLeast"/>
              <w:ind w:right="-169"/>
              <w:rPr>
                <w:rFonts w:cs="Times New Roman"/>
                <w:sz w:val="18"/>
                <w:szCs w:val="18"/>
              </w:rPr>
            </w:pPr>
          </w:p>
        </w:tc>
      </w:tr>
      <w:tr w:rsidR="00D37A6F" w:rsidRPr="003F7997" w14:paraId="2F152FB3" w14:textId="77777777" w:rsidTr="00562AE2">
        <w:tc>
          <w:tcPr>
            <w:tcW w:w="2502" w:type="dxa"/>
            <w:vAlign w:val="bottom"/>
          </w:tcPr>
          <w:p w14:paraId="1A774D55" w14:textId="77777777" w:rsidR="00D37A6F" w:rsidRPr="003F7997" w:rsidRDefault="00D37A6F" w:rsidP="00D37A6F">
            <w:pPr>
              <w:spacing w:line="240" w:lineRule="atLeast"/>
              <w:ind w:left="141" w:right="-81"/>
              <w:rPr>
                <w:rFonts w:cs="Times New Roman"/>
                <w:b/>
                <w:bCs/>
                <w:i/>
                <w:iCs/>
                <w:sz w:val="18"/>
                <w:szCs w:val="18"/>
              </w:rPr>
            </w:pPr>
            <w:r w:rsidRPr="003F7997">
              <w:rPr>
                <w:rFonts w:cs="Times New Roman"/>
                <w:b/>
                <w:bCs/>
                <w:i/>
                <w:iCs/>
                <w:sz w:val="18"/>
                <w:szCs w:val="18"/>
              </w:rPr>
              <w:t>Net book value</w:t>
            </w:r>
          </w:p>
        </w:tc>
        <w:tc>
          <w:tcPr>
            <w:tcW w:w="1013" w:type="dxa"/>
            <w:vAlign w:val="bottom"/>
          </w:tcPr>
          <w:p w14:paraId="6DDE85E5" w14:textId="77777777" w:rsidR="00D37A6F" w:rsidRPr="00F828FF" w:rsidRDefault="00D37A6F" w:rsidP="00D37A6F">
            <w:pPr>
              <w:tabs>
                <w:tab w:val="decimal" w:pos="726"/>
              </w:tabs>
              <w:spacing w:line="240" w:lineRule="atLeast"/>
              <w:ind w:right="-169"/>
              <w:rPr>
                <w:rFonts w:cs="Times New Roman"/>
                <w:sz w:val="18"/>
                <w:szCs w:val="18"/>
              </w:rPr>
            </w:pPr>
          </w:p>
        </w:tc>
        <w:tc>
          <w:tcPr>
            <w:tcW w:w="992" w:type="dxa"/>
            <w:vAlign w:val="bottom"/>
          </w:tcPr>
          <w:p w14:paraId="0CC38EF9" w14:textId="77777777" w:rsidR="00D37A6F" w:rsidRPr="00F828FF" w:rsidRDefault="00D37A6F" w:rsidP="00D37A6F">
            <w:pPr>
              <w:tabs>
                <w:tab w:val="decimal" w:pos="723"/>
              </w:tabs>
              <w:spacing w:line="240" w:lineRule="atLeast"/>
              <w:ind w:right="-169"/>
              <w:rPr>
                <w:rFonts w:cs="Times New Roman"/>
                <w:sz w:val="18"/>
                <w:szCs w:val="18"/>
              </w:rPr>
            </w:pPr>
          </w:p>
        </w:tc>
        <w:tc>
          <w:tcPr>
            <w:tcW w:w="1028" w:type="dxa"/>
            <w:vAlign w:val="bottom"/>
          </w:tcPr>
          <w:p w14:paraId="455097FC" w14:textId="77777777" w:rsidR="00D37A6F" w:rsidRPr="00F828FF" w:rsidRDefault="00D37A6F" w:rsidP="00D37A6F">
            <w:pPr>
              <w:tabs>
                <w:tab w:val="decimal" w:pos="754"/>
              </w:tabs>
              <w:spacing w:line="240" w:lineRule="atLeast"/>
              <w:ind w:right="-169"/>
              <w:rPr>
                <w:rFonts w:cs="Times New Roman"/>
                <w:sz w:val="18"/>
                <w:szCs w:val="18"/>
              </w:rPr>
            </w:pPr>
          </w:p>
        </w:tc>
        <w:tc>
          <w:tcPr>
            <w:tcW w:w="1075" w:type="dxa"/>
            <w:vAlign w:val="bottom"/>
          </w:tcPr>
          <w:p w14:paraId="3FE37ADC" w14:textId="77777777" w:rsidR="00D37A6F" w:rsidRPr="00F828FF" w:rsidRDefault="00D37A6F" w:rsidP="00D37A6F">
            <w:pPr>
              <w:tabs>
                <w:tab w:val="decimal" w:pos="803"/>
              </w:tabs>
              <w:spacing w:line="240" w:lineRule="atLeast"/>
              <w:ind w:right="-169"/>
              <w:rPr>
                <w:rFonts w:cs="Times New Roman"/>
                <w:sz w:val="18"/>
                <w:szCs w:val="18"/>
              </w:rPr>
            </w:pPr>
          </w:p>
        </w:tc>
        <w:tc>
          <w:tcPr>
            <w:tcW w:w="1085" w:type="dxa"/>
            <w:vAlign w:val="bottom"/>
          </w:tcPr>
          <w:p w14:paraId="14ED1B5F" w14:textId="77777777" w:rsidR="00D37A6F" w:rsidRPr="00F828FF" w:rsidRDefault="00D37A6F" w:rsidP="00D37A6F">
            <w:pPr>
              <w:tabs>
                <w:tab w:val="decimal" w:pos="803"/>
              </w:tabs>
              <w:spacing w:line="240" w:lineRule="atLeast"/>
              <w:ind w:right="-169"/>
              <w:rPr>
                <w:rFonts w:cs="Times New Roman"/>
                <w:sz w:val="18"/>
                <w:szCs w:val="18"/>
              </w:rPr>
            </w:pPr>
          </w:p>
        </w:tc>
        <w:tc>
          <w:tcPr>
            <w:tcW w:w="1085" w:type="dxa"/>
            <w:vAlign w:val="bottom"/>
          </w:tcPr>
          <w:p w14:paraId="673FCFFE" w14:textId="77777777" w:rsidR="00D37A6F" w:rsidRPr="00F828FF" w:rsidRDefault="00D37A6F" w:rsidP="00D37A6F">
            <w:pPr>
              <w:tabs>
                <w:tab w:val="decimal" w:pos="803"/>
              </w:tabs>
              <w:spacing w:line="240" w:lineRule="atLeast"/>
              <w:ind w:right="-169"/>
              <w:rPr>
                <w:rFonts w:cs="Times New Roman"/>
                <w:sz w:val="18"/>
                <w:szCs w:val="18"/>
              </w:rPr>
            </w:pPr>
          </w:p>
        </w:tc>
        <w:tc>
          <w:tcPr>
            <w:tcW w:w="1095" w:type="dxa"/>
            <w:vAlign w:val="bottom"/>
          </w:tcPr>
          <w:p w14:paraId="161B443A" w14:textId="77777777" w:rsidR="00D37A6F" w:rsidRPr="00F828FF" w:rsidRDefault="00D37A6F" w:rsidP="00D37A6F">
            <w:pPr>
              <w:tabs>
                <w:tab w:val="decimal" w:pos="860"/>
              </w:tabs>
              <w:spacing w:line="240" w:lineRule="atLeast"/>
              <w:ind w:right="-169"/>
              <w:rPr>
                <w:rFonts w:cs="Times New Roman"/>
                <w:sz w:val="18"/>
                <w:szCs w:val="18"/>
              </w:rPr>
            </w:pPr>
          </w:p>
        </w:tc>
      </w:tr>
      <w:tr w:rsidR="00D37A6F" w:rsidRPr="003F7997" w14:paraId="5ECB8022" w14:textId="77777777" w:rsidTr="00562AE2">
        <w:tc>
          <w:tcPr>
            <w:tcW w:w="2502" w:type="dxa"/>
            <w:vAlign w:val="bottom"/>
          </w:tcPr>
          <w:p w14:paraId="0A8D5AC6" w14:textId="739EA2AD" w:rsidR="00D37A6F" w:rsidRPr="003F7997" w:rsidRDefault="00D37A6F" w:rsidP="00D37A6F">
            <w:pPr>
              <w:spacing w:line="240" w:lineRule="atLeast"/>
              <w:ind w:left="141" w:right="-81"/>
              <w:rPr>
                <w:rFonts w:cs="Times New Roman"/>
                <w:b/>
                <w:bCs/>
                <w:sz w:val="18"/>
                <w:szCs w:val="18"/>
              </w:rPr>
            </w:pPr>
            <w:r w:rsidRPr="003F7997">
              <w:rPr>
                <w:rFonts w:cs="Times New Roman"/>
                <w:b/>
                <w:bCs/>
                <w:sz w:val="18"/>
                <w:szCs w:val="18"/>
              </w:rPr>
              <w:t>At 31 December 202</w:t>
            </w:r>
            <w:r>
              <w:rPr>
                <w:rFonts w:cs="Times New Roman"/>
                <w:b/>
                <w:bCs/>
                <w:sz w:val="18"/>
                <w:szCs w:val="18"/>
              </w:rPr>
              <w:t>4</w:t>
            </w:r>
          </w:p>
        </w:tc>
        <w:tc>
          <w:tcPr>
            <w:tcW w:w="1013" w:type="dxa"/>
            <w:vAlign w:val="bottom"/>
          </w:tcPr>
          <w:p w14:paraId="6BE00E1B" w14:textId="4588262D" w:rsidR="00D37A6F" w:rsidRPr="00F828FF" w:rsidRDefault="00D37A6F" w:rsidP="00D37A6F">
            <w:pPr>
              <w:pBdr>
                <w:bottom w:val="double" w:sz="4" w:space="1" w:color="auto"/>
              </w:pBdr>
              <w:tabs>
                <w:tab w:val="decimal" w:pos="726"/>
              </w:tabs>
              <w:spacing w:line="240" w:lineRule="atLeast"/>
              <w:ind w:right="-72"/>
              <w:rPr>
                <w:rFonts w:cs="Times New Roman"/>
                <w:b/>
                <w:bCs/>
                <w:sz w:val="18"/>
                <w:szCs w:val="18"/>
              </w:rPr>
            </w:pPr>
            <w:r w:rsidRPr="00F828FF">
              <w:rPr>
                <w:rFonts w:cs="Times New Roman"/>
                <w:b/>
                <w:bCs/>
                <w:sz w:val="18"/>
                <w:szCs w:val="18"/>
              </w:rPr>
              <w:t>217,154</w:t>
            </w:r>
          </w:p>
        </w:tc>
        <w:tc>
          <w:tcPr>
            <w:tcW w:w="992" w:type="dxa"/>
            <w:vAlign w:val="bottom"/>
          </w:tcPr>
          <w:p w14:paraId="0D8A1A26" w14:textId="4D0FAFA1" w:rsidR="00D37A6F" w:rsidRPr="00F828FF" w:rsidRDefault="00D37A6F" w:rsidP="00D37A6F">
            <w:pPr>
              <w:pBdr>
                <w:bottom w:val="double" w:sz="4" w:space="1" w:color="auto"/>
              </w:pBdr>
              <w:tabs>
                <w:tab w:val="decimal" w:pos="723"/>
              </w:tabs>
              <w:spacing w:line="240" w:lineRule="atLeast"/>
              <w:ind w:right="-72"/>
              <w:rPr>
                <w:rFonts w:cs="Times New Roman"/>
                <w:b/>
                <w:bCs/>
                <w:sz w:val="18"/>
                <w:szCs w:val="18"/>
              </w:rPr>
            </w:pPr>
            <w:r w:rsidRPr="00F828FF">
              <w:rPr>
                <w:rFonts w:cs="Times New Roman"/>
                <w:b/>
                <w:bCs/>
                <w:sz w:val="18"/>
                <w:szCs w:val="18"/>
              </w:rPr>
              <w:t>134,267</w:t>
            </w:r>
          </w:p>
        </w:tc>
        <w:tc>
          <w:tcPr>
            <w:tcW w:w="1028" w:type="dxa"/>
            <w:vAlign w:val="bottom"/>
          </w:tcPr>
          <w:p w14:paraId="0619CC7F" w14:textId="1D1BCAB0" w:rsidR="00D37A6F" w:rsidRPr="00F828FF" w:rsidRDefault="00D37A6F" w:rsidP="00D37A6F">
            <w:pPr>
              <w:pBdr>
                <w:bottom w:val="double" w:sz="4" w:space="1" w:color="auto"/>
              </w:pBdr>
              <w:tabs>
                <w:tab w:val="decimal" w:pos="754"/>
              </w:tabs>
              <w:spacing w:line="240" w:lineRule="atLeast"/>
              <w:ind w:right="-72"/>
              <w:rPr>
                <w:rFonts w:cs="Times New Roman"/>
                <w:b/>
                <w:bCs/>
                <w:sz w:val="18"/>
                <w:szCs w:val="18"/>
              </w:rPr>
            </w:pPr>
            <w:r w:rsidRPr="00F828FF">
              <w:rPr>
                <w:rFonts w:cs="Times New Roman"/>
                <w:b/>
                <w:bCs/>
                <w:sz w:val="18"/>
                <w:szCs w:val="18"/>
              </w:rPr>
              <w:t>53,058</w:t>
            </w:r>
          </w:p>
        </w:tc>
        <w:tc>
          <w:tcPr>
            <w:tcW w:w="1075" w:type="dxa"/>
            <w:vAlign w:val="bottom"/>
          </w:tcPr>
          <w:p w14:paraId="26C6C974" w14:textId="5BC92185" w:rsidR="00D37A6F" w:rsidRPr="00F828FF" w:rsidRDefault="00D37A6F" w:rsidP="00D37A6F">
            <w:pPr>
              <w:pBdr>
                <w:bottom w:val="double" w:sz="4" w:space="1" w:color="auto"/>
              </w:pBdr>
              <w:tabs>
                <w:tab w:val="decimal" w:pos="803"/>
              </w:tabs>
              <w:spacing w:line="240" w:lineRule="atLeast"/>
              <w:ind w:right="-72"/>
              <w:rPr>
                <w:rFonts w:cs="Times New Roman"/>
                <w:b/>
                <w:bCs/>
                <w:sz w:val="18"/>
                <w:szCs w:val="18"/>
              </w:rPr>
            </w:pPr>
            <w:r w:rsidRPr="00F828FF">
              <w:rPr>
                <w:rFonts w:cs="Times New Roman"/>
                <w:b/>
                <w:bCs/>
                <w:sz w:val="18"/>
                <w:szCs w:val="18"/>
              </w:rPr>
              <w:t>178,905</w:t>
            </w:r>
          </w:p>
        </w:tc>
        <w:tc>
          <w:tcPr>
            <w:tcW w:w="1085" w:type="dxa"/>
            <w:vAlign w:val="bottom"/>
          </w:tcPr>
          <w:p w14:paraId="332B2C27" w14:textId="04BEF57F" w:rsidR="00D37A6F" w:rsidRPr="00F828FF" w:rsidRDefault="00D37A6F" w:rsidP="00D37A6F">
            <w:pPr>
              <w:pBdr>
                <w:bottom w:val="double" w:sz="4" w:space="1" w:color="auto"/>
              </w:pBdr>
              <w:tabs>
                <w:tab w:val="decimal" w:pos="803"/>
              </w:tabs>
              <w:spacing w:line="240" w:lineRule="atLeast"/>
              <w:ind w:right="-72"/>
              <w:rPr>
                <w:rFonts w:cs="Times New Roman"/>
                <w:b/>
                <w:bCs/>
                <w:sz w:val="18"/>
                <w:szCs w:val="18"/>
              </w:rPr>
            </w:pPr>
            <w:r w:rsidRPr="00F828FF">
              <w:rPr>
                <w:rFonts w:cs="Times New Roman"/>
                <w:b/>
                <w:bCs/>
                <w:sz w:val="18"/>
                <w:szCs w:val="18"/>
              </w:rPr>
              <w:t>889,930</w:t>
            </w:r>
          </w:p>
        </w:tc>
        <w:tc>
          <w:tcPr>
            <w:tcW w:w="1085" w:type="dxa"/>
            <w:vAlign w:val="bottom"/>
          </w:tcPr>
          <w:p w14:paraId="1A4992D0" w14:textId="296539EB" w:rsidR="00D37A6F" w:rsidRPr="00F828FF" w:rsidRDefault="00D37A6F" w:rsidP="00D37A6F">
            <w:pPr>
              <w:pBdr>
                <w:bottom w:val="double" w:sz="4" w:space="1" w:color="auto"/>
              </w:pBdr>
              <w:tabs>
                <w:tab w:val="decimal" w:pos="803"/>
              </w:tabs>
              <w:spacing w:line="240" w:lineRule="atLeast"/>
              <w:ind w:right="-72"/>
              <w:rPr>
                <w:rFonts w:cs="Times New Roman"/>
                <w:b/>
                <w:bCs/>
                <w:sz w:val="18"/>
                <w:szCs w:val="18"/>
              </w:rPr>
            </w:pPr>
            <w:r w:rsidRPr="00F828FF">
              <w:rPr>
                <w:rFonts w:cs="Times New Roman"/>
                <w:b/>
                <w:bCs/>
                <w:sz w:val="18"/>
                <w:szCs w:val="18"/>
              </w:rPr>
              <w:t>3,075</w:t>
            </w:r>
          </w:p>
        </w:tc>
        <w:tc>
          <w:tcPr>
            <w:tcW w:w="1095" w:type="dxa"/>
            <w:vAlign w:val="bottom"/>
          </w:tcPr>
          <w:p w14:paraId="1391E359" w14:textId="5E5B3169" w:rsidR="00D37A6F" w:rsidRPr="00F828FF" w:rsidRDefault="00D37A6F" w:rsidP="00D37A6F">
            <w:pPr>
              <w:pBdr>
                <w:bottom w:val="double" w:sz="4" w:space="1" w:color="auto"/>
              </w:pBdr>
              <w:tabs>
                <w:tab w:val="decimal" w:pos="860"/>
              </w:tabs>
              <w:spacing w:line="240" w:lineRule="atLeast"/>
              <w:ind w:right="-72"/>
              <w:rPr>
                <w:rFonts w:cs="Times New Roman"/>
                <w:b/>
                <w:bCs/>
                <w:sz w:val="18"/>
                <w:szCs w:val="18"/>
              </w:rPr>
            </w:pPr>
            <w:r w:rsidRPr="00F828FF">
              <w:rPr>
                <w:rFonts w:cs="Times New Roman"/>
                <w:b/>
                <w:bCs/>
                <w:sz w:val="18"/>
                <w:szCs w:val="18"/>
              </w:rPr>
              <w:t>1,476,389</w:t>
            </w:r>
          </w:p>
        </w:tc>
      </w:tr>
      <w:tr w:rsidR="003C2963" w:rsidRPr="003C2963" w14:paraId="51A3A035" w14:textId="77777777" w:rsidTr="00AA6956">
        <w:tc>
          <w:tcPr>
            <w:tcW w:w="2502" w:type="dxa"/>
            <w:vAlign w:val="bottom"/>
          </w:tcPr>
          <w:p w14:paraId="3FFF7809" w14:textId="74C3BFAE" w:rsidR="003C2963" w:rsidRPr="00086BEE" w:rsidRDefault="003C2963" w:rsidP="003C2963">
            <w:pPr>
              <w:spacing w:line="240" w:lineRule="atLeast"/>
              <w:ind w:left="141" w:right="-81"/>
              <w:rPr>
                <w:rFonts w:cs="Times New Roman"/>
                <w:b/>
                <w:bCs/>
                <w:sz w:val="18"/>
                <w:szCs w:val="18"/>
              </w:rPr>
            </w:pPr>
            <w:r w:rsidRPr="00086BEE">
              <w:rPr>
                <w:rFonts w:cs="Times New Roman"/>
                <w:b/>
                <w:bCs/>
                <w:sz w:val="18"/>
                <w:szCs w:val="18"/>
              </w:rPr>
              <w:t xml:space="preserve">At </w:t>
            </w:r>
            <w:r w:rsidRPr="00360B85">
              <w:rPr>
                <w:rFonts w:cs="Times New Roman"/>
                <w:b/>
                <w:bCs/>
                <w:sz w:val="18"/>
                <w:szCs w:val="18"/>
              </w:rPr>
              <w:t>3</w:t>
            </w:r>
            <w:r>
              <w:rPr>
                <w:rFonts w:cs="Times New Roman"/>
                <w:b/>
                <w:bCs/>
                <w:sz w:val="18"/>
                <w:szCs w:val="18"/>
              </w:rPr>
              <w:t xml:space="preserve">0 June </w:t>
            </w:r>
            <w:r w:rsidRPr="00360B85">
              <w:rPr>
                <w:rFonts w:cs="Times New Roman"/>
                <w:b/>
                <w:bCs/>
                <w:sz w:val="18"/>
                <w:szCs w:val="18"/>
              </w:rPr>
              <w:t>202</w:t>
            </w:r>
            <w:r>
              <w:rPr>
                <w:rFonts w:cs="Times New Roman"/>
                <w:b/>
                <w:bCs/>
                <w:sz w:val="18"/>
                <w:szCs w:val="18"/>
              </w:rPr>
              <w:t>5</w:t>
            </w:r>
          </w:p>
        </w:tc>
        <w:tc>
          <w:tcPr>
            <w:tcW w:w="1013" w:type="dxa"/>
          </w:tcPr>
          <w:p w14:paraId="46ACC963" w14:textId="556AB5DC" w:rsidR="003C2963" w:rsidRPr="00AA6956" w:rsidRDefault="003C2963" w:rsidP="003C2963">
            <w:pPr>
              <w:pBdr>
                <w:bottom w:val="double" w:sz="4" w:space="1" w:color="auto"/>
              </w:pBdr>
              <w:tabs>
                <w:tab w:val="decimal" w:pos="726"/>
              </w:tabs>
              <w:spacing w:line="240" w:lineRule="atLeast"/>
              <w:ind w:right="-72"/>
              <w:rPr>
                <w:rFonts w:cs="Times New Roman"/>
                <w:b/>
                <w:bCs/>
                <w:sz w:val="18"/>
                <w:szCs w:val="18"/>
                <w:lang w:val="en-US" w:bidi="th-TH"/>
              </w:rPr>
            </w:pPr>
            <w:r w:rsidRPr="00AA6956">
              <w:rPr>
                <w:rFonts w:cs="Times New Roman"/>
                <w:b/>
                <w:bCs/>
                <w:sz w:val="18"/>
                <w:szCs w:val="18"/>
                <w:lang w:val="en-US" w:bidi="th-TH"/>
              </w:rPr>
              <w:t>212,240</w:t>
            </w:r>
          </w:p>
        </w:tc>
        <w:tc>
          <w:tcPr>
            <w:tcW w:w="992" w:type="dxa"/>
          </w:tcPr>
          <w:p w14:paraId="6DB6A5D1" w14:textId="79CFA364" w:rsidR="003C2963" w:rsidRPr="00AA6956" w:rsidRDefault="003C2963" w:rsidP="003C2963">
            <w:pPr>
              <w:pBdr>
                <w:bottom w:val="double" w:sz="4" w:space="1" w:color="auto"/>
              </w:pBdr>
              <w:tabs>
                <w:tab w:val="decimal" w:pos="723"/>
              </w:tabs>
              <w:spacing w:line="240" w:lineRule="atLeast"/>
              <w:ind w:right="-72"/>
              <w:rPr>
                <w:rFonts w:cs="Times New Roman"/>
                <w:b/>
                <w:bCs/>
                <w:sz w:val="18"/>
                <w:szCs w:val="18"/>
                <w:lang w:val="en-US" w:bidi="th-TH"/>
              </w:rPr>
            </w:pPr>
            <w:r w:rsidRPr="00AA6956">
              <w:rPr>
                <w:rFonts w:cs="Times New Roman"/>
                <w:b/>
                <w:bCs/>
                <w:sz w:val="18"/>
                <w:szCs w:val="18"/>
                <w:lang w:val="en-US" w:bidi="th-TH"/>
              </w:rPr>
              <w:t>131,031</w:t>
            </w:r>
          </w:p>
        </w:tc>
        <w:tc>
          <w:tcPr>
            <w:tcW w:w="1028" w:type="dxa"/>
          </w:tcPr>
          <w:p w14:paraId="13042E60" w14:textId="2DBC37CE" w:rsidR="003C2963" w:rsidRPr="00AA6956" w:rsidRDefault="003C2963" w:rsidP="003C2963">
            <w:pPr>
              <w:pBdr>
                <w:bottom w:val="double" w:sz="4" w:space="1" w:color="auto"/>
              </w:pBdr>
              <w:tabs>
                <w:tab w:val="decimal" w:pos="754"/>
              </w:tabs>
              <w:spacing w:line="240" w:lineRule="atLeast"/>
              <w:ind w:right="-72"/>
              <w:rPr>
                <w:rFonts w:cs="Times New Roman"/>
                <w:b/>
                <w:bCs/>
                <w:sz w:val="18"/>
                <w:szCs w:val="18"/>
                <w:lang w:val="en-US" w:bidi="th-TH"/>
              </w:rPr>
            </w:pPr>
            <w:r w:rsidRPr="00AA6956">
              <w:rPr>
                <w:rFonts w:cs="Times New Roman"/>
                <w:b/>
                <w:bCs/>
                <w:sz w:val="18"/>
                <w:szCs w:val="18"/>
                <w:lang w:val="en-US" w:bidi="th-TH"/>
              </w:rPr>
              <w:t>51,119</w:t>
            </w:r>
          </w:p>
        </w:tc>
        <w:tc>
          <w:tcPr>
            <w:tcW w:w="1075" w:type="dxa"/>
          </w:tcPr>
          <w:p w14:paraId="2273DEA3" w14:textId="28B592B5" w:rsidR="003C2963" w:rsidRPr="00AA6956" w:rsidRDefault="003C2963" w:rsidP="003C2963">
            <w:pPr>
              <w:pBdr>
                <w:bottom w:val="double" w:sz="4" w:space="1" w:color="auto"/>
              </w:pBdr>
              <w:tabs>
                <w:tab w:val="decimal" w:pos="803"/>
              </w:tabs>
              <w:spacing w:line="240" w:lineRule="atLeast"/>
              <w:ind w:right="-72"/>
              <w:rPr>
                <w:rFonts w:cs="Times New Roman"/>
                <w:b/>
                <w:bCs/>
                <w:sz w:val="18"/>
                <w:szCs w:val="18"/>
                <w:lang w:val="en-US" w:bidi="th-TH"/>
              </w:rPr>
            </w:pPr>
            <w:r w:rsidRPr="00AA6956">
              <w:rPr>
                <w:rFonts w:cs="Times New Roman"/>
                <w:b/>
                <w:bCs/>
                <w:sz w:val="18"/>
                <w:szCs w:val="18"/>
                <w:lang w:val="en-US" w:bidi="th-TH"/>
              </w:rPr>
              <w:t>206,480</w:t>
            </w:r>
          </w:p>
        </w:tc>
        <w:tc>
          <w:tcPr>
            <w:tcW w:w="1085" w:type="dxa"/>
          </w:tcPr>
          <w:p w14:paraId="5230CAD0" w14:textId="58C9FE6C" w:rsidR="003C2963" w:rsidRPr="00AA6956" w:rsidRDefault="003C2963" w:rsidP="003C2963">
            <w:pPr>
              <w:pBdr>
                <w:bottom w:val="double" w:sz="4" w:space="1" w:color="auto"/>
              </w:pBdr>
              <w:tabs>
                <w:tab w:val="decimal" w:pos="803"/>
              </w:tabs>
              <w:spacing w:line="240" w:lineRule="atLeast"/>
              <w:ind w:right="-72"/>
              <w:rPr>
                <w:rFonts w:cs="Times New Roman"/>
                <w:b/>
                <w:bCs/>
                <w:sz w:val="18"/>
                <w:szCs w:val="18"/>
                <w:lang w:val="en-US" w:bidi="th-TH"/>
              </w:rPr>
            </w:pPr>
            <w:r w:rsidRPr="00AA6956">
              <w:rPr>
                <w:rFonts w:cs="Times New Roman"/>
                <w:b/>
                <w:bCs/>
                <w:sz w:val="18"/>
                <w:szCs w:val="18"/>
                <w:lang w:val="en-US" w:bidi="th-TH"/>
              </w:rPr>
              <w:t>1,069,010</w:t>
            </w:r>
          </w:p>
        </w:tc>
        <w:tc>
          <w:tcPr>
            <w:tcW w:w="1085" w:type="dxa"/>
          </w:tcPr>
          <w:p w14:paraId="34E15EDC" w14:textId="583258D0" w:rsidR="003C2963" w:rsidRPr="00AA6956" w:rsidRDefault="003C2963" w:rsidP="003C2963">
            <w:pPr>
              <w:pBdr>
                <w:bottom w:val="double" w:sz="4" w:space="1" w:color="auto"/>
              </w:pBdr>
              <w:tabs>
                <w:tab w:val="decimal" w:pos="803"/>
              </w:tabs>
              <w:spacing w:line="240" w:lineRule="atLeast"/>
              <w:ind w:right="-72"/>
              <w:rPr>
                <w:rFonts w:cs="Times New Roman"/>
                <w:b/>
                <w:bCs/>
                <w:sz w:val="18"/>
                <w:szCs w:val="18"/>
                <w:lang w:val="en-US" w:bidi="th-TH"/>
              </w:rPr>
            </w:pPr>
            <w:r w:rsidRPr="00AA6956">
              <w:rPr>
                <w:rFonts w:cs="Times New Roman"/>
                <w:b/>
                <w:bCs/>
                <w:sz w:val="18"/>
                <w:szCs w:val="18"/>
                <w:lang w:val="en-US" w:bidi="th-TH"/>
              </w:rPr>
              <w:t>3,199</w:t>
            </w:r>
          </w:p>
        </w:tc>
        <w:tc>
          <w:tcPr>
            <w:tcW w:w="1095" w:type="dxa"/>
          </w:tcPr>
          <w:p w14:paraId="4500FAD5" w14:textId="1E860CC4" w:rsidR="003C2963" w:rsidRPr="00AA6956" w:rsidRDefault="003C2963" w:rsidP="003C2963">
            <w:pPr>
              <w:pBdr>
                <w:bottom w:val="double" w:sz="4" w:space="1" w:color="auto"/>
              </w:pBdr>
              <w:tabs>
                <w:tab w:val="decimal" w:pos="860"/>
              </w:tabs>
              <w:spacing w:line="240" w:lineRule="atLeast"/>
              <w:ind w:right="-72"/>
              <w:rPr>
                <w:rFonts w:cs="Times New Roman"/>
                <w:b/>
                <w:bCs/>
                <w:sz w:val="18"/>
                <w:szCs w:val="18"/>
                <w:lang w:val="en-US" w:bidi="th-TH"/>
              </w:rPr>
            </w:pPr>
            <w:r w:rsidRPr="00AA6956">
              <w:rPr>
                <w:rFonts w:cs="Times New Roman"/>
                <w:b/>
                <w:bCs/>
                <w:sz w:val="18"/>
                <w:szCs w:val="18"/>
                <w:lang w:val="en-US" w:bidi="th-TH"/>
              </w:rPr>
              <w:t>1,673,079</w:t>
            </w:r>
          </w:p>
        </w:tc>
      </w:tr>
    </w:tbl>
    <w:p w14:paraId="0D460180" w14:textId="77777777" w:rsidR="00BD2289" w:rsidRPr="0012708E" w:rsidRDefault="00BD2289" w:rsidP="00BD2289">
      <w:pPr>
        <w:rPr>
          <w:rFonts w:cs="Times New Roman"/>
          <w:sz w:val="2"/>
          <w:szCs w:val="2"/>
        </w:rPr>
      </w:pPr>
    </w:p>
    <w:p w14:paraId="51B442B9" w14:textId="77777777" w:rsidR="00BD2289" w:rsidRPr="0012708E" w:rsidRDefault="00BD2289" w:rsidP="00BD2289">
      <w:pPr>
        <w:pStyle w:val="index"/>
        <w:spacing w:after="0"/>
        <w:ind w:left="547"/>
        <w:jc w:val="thaiDistribute"/>
        <w:rPr>
          <w:rFonts w:cs="Times New Roman"/>
          <w:sz w:val="2"/>
          <w:szCs w:val="2"/>
          <w:lang w:val="en-GB"/>
        </w:rPr>
      </w:pPr>
    </w:p>
    <w:p w14:paraId="526C1E82" w14:textId="77777777" w:rsidR="00D97E94" w:rsidRDefault="00D97E94" w:rsidP="00C7060F">
      <w:pPr>
        <w:pStyle w:val="Heading1"/>
        <w:numPr>
          <w:ilvl w:val="0"/>
          <w:numId w:val="0"/>
        </w:numPr>
        <w:spacing w:before="0" w:after="0" w:line="240" w:lineRule="auto"/>
        <w:ind w:left="540" w:hanging="540"/>
        <w:rPr>
          <w:rFonts w:cs="Times New Roman"/>
          <w:i w:val="0"/>
        </w:rPr>
      </w:pPr>
    </w:p>
    <w:p w14:paraId="4E482D10" w14:textId="0E6EF9A6" w:rsidR="000C1BAF" w:rsidRPr="0012708E" w:rsidRDefault="273CFEEF" w:rsidP="00C7060F">
      <w:pPr>
        <w:pStyle w:val="Heading1"/>
        <w:numPr>
          <w:ilvl w:val="0"/>
          <w:numId w:val="0"/>
        </w:numPr>
        <w:spacing w:before="0" w:after="0" w:line="240" w:lineRule="auto"/>
        <w:ind w:left="540" w:hanging="540"/>
        <w:rPr>
          <w:rFonts w:cs="Times New Roman"/>
          <w:i w:val="0"/>
        </w:rPr>
      </w:pPr>
      <w:r w:rsidRPr="0012708E">
        <w:rPr>
          <w:rFonts w:cs="Times New Roman"/>
          <w:i w:val="0"/>
        </w:rPr>
        <w:t>1</w:t>
      </w:r>
      <w:r w:rsidR="00D32901">
        <w:rPr>
          <w:rFonts w:cs="Times New Roman"/>
          <w:i w:val="0"/>
        </w:rPr>
        <w:t>6</w:t>
      </w:r>
      <w:r w:rsidR="004D569B" w:rsidRPr="0012708E">
        <w:rPr>
          <w:rFonts w:cs="Times New Roman"/>
        </w:rPr>
        <w:tab/>
      </w:r>
      <w:r w:rsidR="604C04C7" w:rsidRPr="0012708E">
        <w:rPr>
          <w:rFonts w:cs="Times New Roman"/>
          <w:i w:val="0"/>
        </w:rPr>
        <w:t>I</w:t>
      </w:r>
      <w:r w:rsidR="1AA3EF6B" w:rsidRPr="0012708E">
        <w:rPr>
          <w:rFonts w:cs="Times New Roman"/>
          <w:i w:val="0"/>
        </w:rPr>
        <w:t>ntangible assets, net</w:t>
      </w:r>
    </w:p>
    <w:p w14:paraId="0A587162" w14:textId="77777777" w:rsidR="00240508" w:rsidRPr="00D97E94" w:rsidRDefault="00240508" w:rsidP="00C7060F">
      <w:pPr>
        <w:pStyle w:val="BodyText"/>
        <w:tabs>
          <w:tab w:val="left" w:pos="450"/>
        </w:tabs>
        <w:spacing w:after="0"/>
        <w:jc w:val="both"/>
        <w:rPr>
          <w:rFonts w:cs="Times New Roman"/>
          <w:szCs w:val="22"/>
        </w:rPr>
      </w:pPr>
    </w:p>
    <w:tbl>
      <w:tblPr>
        <w:tblW w:w="9119" w:type="dxa"/>
        <w:tblInd w:w="529" w:type="dxa"/>
        <w:tblLayout w:type="fixed"/>
        <w:tblCellMar>
          <w:left w:w="79" w:type="dxa"/>
          <w:right w:w="79" w:type="dxa"/>
        </w:tblCellMar>
        <w:tblLook w:val="04A0" w:firstRow="1" w:lastRow="0" w:firstColumn="1" w:lastColumn="0" w:noHBand="0" w:noVBand="1"/>
      </w:tblPr>
      <w:tblGrid>
        <w:gridCol w:w="3161"/>
        <w:gridCol w:w="1323"/>
        <w:gridCol w:w="178"/>
        <w:gridCol w:w="1379"/>
        <w:gridCol w:w="180"/>
        <w:gridCol w:w="1382"/>
        <w:gridCol w:w="178"/>
        <w:gridCol w:w="1338"/>
      </w:tblGrid>
      <w:tr w:rsidR="00240508" w:rsidRPr="005855EF" w14:paraId="5843A6AC" w14:textId="77777777" w:rsidTr="00EC65EE">
        <w:trPr>
          <w:tblHeader/>
        </w:trPr>
        <w:tc>
          <w:tcPr>
            <w:tcW w:w="3161" w:type="dxa"/>
            <w:vAlign w:val="bottom"/>
          </w:tcPr>
          <w:p w14:paraId="7E02741F" w14:textId="77777777" w:rsidR="00240508" w:rsidRPr="005855EF" w:rsidRDefault="00240508" w:rsidP="001B0A5F">
            <w:pPr>
              <w:spacing w:before="100" w:beforeAutospacing="1" w:line="240" w:lineRule="atLeast"/>
              <w:ind w:right="-126"/>
              <w:rPr>
                <w:rFonts w:cs="Times New Roman"/>
                <w:szCs w:val="22"/>
              </w:rPr>
            </w:pPr>
          </w:p>
        </w:tc>
        <w:tc>
          <w:tcPr>
            <w:tcW w:w="5958" w:type="dxa"/>
            <w:gridSpan w:val="7"/>
            <w:vAlign w:val="bottom"/>
          </w:tcPr>
          <w:p w14:paraId="3F2DB9F4" w14:textId="77777777" w:rsidR="00240508" w:rsidRPr="005855EF" w:rsidRDefault="00240508" w:rsidP="001B0A5F">
            <w:pPr>
              <w:pStyle w:val="acctfourfigures"/>
              <w:tabs>
                <w:tab w:val="clear" w:pos="765"/>
              </w:tabs>
              <w:spacing w:before="100" w:beforeAutospacing="1" w:line="240" w:lineRule="atLeast"/>
              <w:ind w:right="-79" w:hanging="79"/>
              <w:jc w:val="center"/>
              <w:rPr>
                <w:rFonts w:cs="Times New Roman"/>
                <w:b/>
                <w:bCs/>
                <w:szCs w:val="22"/>
              </w:rPr>
            </w:pPr>
            <w:r w:rsidRPr="005855EF">
              <w:rPr>
                <w:rFonts w:cs="Times New Roman"/>
                <w:b/>
                <w:bCs/>
                <w:szCs w:val="22"/>
              </w:rPr>
              <w:t>Consolidated</w:t>
            </w:r>
          </w:p>
        </w:tc>
      </w:tr>
      <w:tr w:rsidR="00240508" w:rsidRPr="005855EF" w14:paraId="39C9E960" w14:textId="77777777" w:rsidTr="00EC65EE">
        <w:trPr>
          <w:tblHeader/>
        </w:trPr>
        <w:tc>
          <w:tcPr>
            <w:tcW w:w="3161" w:type="dxa"/>
            <w:vAlign w:val="bottom"/>
          </w:tcPr>
          <w:p w14:paraId="365DF6F1" w14:textId="77777777" w:rsidR="00240508" w:rsidRPr="005855EF" w:rsidRDefault="00240508" w:rsidP="001B0A5F">
            <w:pPr>
              <w:spacing w:before="100" w:beforeAutospacing="1" w:line="240" w:lineRule="atLeast"/>
              <w:ind w:right="-126"/>
              <w:rPr>
                <w:rFonts w:cs="Times New Roman"/>
                <w:szCs w:val="22"/>
              </w:rPr>
            </w:pPr>
          </w:p>
        </w:tc>
        <w:tc>
          <w:tcPr>
            <w:tcW w:w="1323" w:type="dxa"/>
            <w:vAlign w:val="bottom"/>
          </w:tcPr>
          <w:p w14:paraId="4DD748F4" w14:textId="78C2E2C7" w:rsidR="00240508" w:rsidRPr="005855EF" w:rsidRDefault="00240508" w:rsidP="001B0A5F">
            <w:pPr>
              <w:pStyle w:val="acctfourfigures"/>
              <w:tabs>
                <w:tab w:val="clear" w:pos="765"/>
              </w:tabs>
              <w:spacing w:before="100" w:beforeAutospacing="1" w:line="240" w:lineRule="atLeast"/>
              <w:ind w:right="-79" w:hanging="79"/>
              <w:jc w:val="center"/>
              <w:rPr>
                <w:rFonts w:cs="Times New Roman"/>
                <w:szCs w:val="22"/>
              </w:rPr>
            </w:pPr>
            <w:r w:rsidRPr="005855EF">
              <w:rPr>
                <w:rFonts w:cs="Times New Roman"/>
                <w:szCs w:val="22"/>
              </w:rPr>
              <w:t>Computer software</w:t>
            </w:r>
          </w:p>
        </w:tc>
        <w:tc>
          <w:tcPr>
            <w:tcW w:w="178" w:type="dxa"/>
            <w:vAlign w:val="bottom"/>
          </w:tcPr>
          <w:p w14:paraId="57168478" w14:textId="77777777" w:rsidR="00240508" w:rsidRPr="005855EF" w:rsidRDefault="00240508" w:rsidP="001B0A5F">
            <w:pPr>
              <w:pStyle w:val="acctfourfigures"/>
              <w:spacing w:before="100" w:beforeAutospacing="1" w:line="240" w:lineRule="atLeast"/>
              <w:jc w:val="center"/>
              <w:rPr>
                <w:rFonts w:cs="Times New Roman"/>
                <w:szCs w:val="22"/>
              </w:rPr>
            </w:pPr>
          </w:p>
        </w:tc>
        <w:tc>
          <w:tcPr>
            <w:tcW w:w="1379" w:type="dxa"/>
            <w:vAlign w:val="bottom"/>
          </w:tcPr>
          <w:p w14:paraId="15E4C28B" w14:textId="77777777" w:rsidR="00240508" w:rsidRPr="005855EF" w:rsidRDefault="00240508" w:rsidP="001B0A5F">
            <w:pPr>
              <w:pStyle w:val="acctfourfigures"/>
              <w:tabs>
                <w:tab w:val="clear" w:pos="765"/>
              </w:tabs>
              <w:spacing w:line="240" w:lineRule="atLeast"/>
              <w:ind w:right="-79" w:hanging="79"/>
              <w:jc w:val="center"/>
              <w:rPr>
                <w:rFonts w:cs="Times New Roman"/>
                <w:szCs w:val="22"/>
              </w:rPr>
            </w:pPr>
            <w:r w:rsidRPr="005855EF">
              <w:rPr>
                <w:rFonts w:cs="Times New Roman"/>
                <w:szCs w:val="22"/>
              </w:rPr>
              <w:t>Initial service fee of ITMX</w:t>
            </w:r>
          </w:p>
        </w:tc>
        <w:tc>
          <w:tcPr>
            <w:tcW w:w="180" w:type="dxa"/>
            <w:vAlign w:val="bottom"/>
          </w:tcPr>
          <w:p w14:paraId="040804E6" w14:textId="77777777" w:rsidR="00240508" w:rsidRPr="005855EF" w:rsidRDefault="00240508" w:rsidP="001B0A5F">
            <w:pPr>
              <w:pStyle w:val="acctfourfigures"/>
              <w:spacing w:before="100" w:beforeAutospacing="1" w:line="240" w:lineRule="atLeast"/>
              <w:jc w:val="center"/>
              <w:rPr>
                <w:rFonts w:cs="Times New Roman"/>
                <w:szCs w:val="22"/>
              </w:rPr>
            </w:pPr>
          </w:p>
        </w:tc>
        <w:tc>
          <w:tcPr>
            <w:tcW w:w="1382" w:type="dxa"/>
            <w:vAlign w:val="bottom"/>
          </w:tcPr>
          <w:p w14:paraId="42B09A16" w14:textId="232527FE" w:rsidR="00240508" w:rsidRPr="005855EF" w:rsidRDefault="00240508" w:rsidP="001B0A5F">
            <w:pPr>
              <w:pStyle w:val="acctfourfigures"/>
              <w:tabs>
                <w:tab w:val="clear" w:pos="765"/>
              </w:tabs>
              <w:spacing w:before="100" w:beforeAutospacing="1" w:line="240" w:lineRule="atLeast"/>
              <w:ind w:left="-79" w:right="-79"/>
              <w:jc w:val="center"/>
              <w:rPr>
                <w:rFonts w:cs="Times New Roman"/>
                <w:szCs w:val="22"/>
                <w:lang w:val="en-US" w:bidi="th-TH"/>
              </w:rPr>
            </w:pPr>
            <w:r w:rsidRPr="005855EF">
              <w:rPr>
                <w:rFonts w:cs="Times New Roman"/>
                <w:szCs w:val="22"/>
              </w:rPr>
              <w:t xml:space="preserve">Computer software </w:t>
            </w:r>
            <w:r w:rsidR="00354B03" w:rsidRPr="005855EF">
              <w:rPr>
                <w:rFonts w:cs="Times New Roman"/>
                <w:szCs w:val="22"/>
              </w:rPr>
              <w:br/>
              <w:t>under</w:t>
            </w:r>
            <w:r w:rsidR="00ED12AA" w:rsidRPr="005855EF">
              <w:rPr>
                <w:rFonts w:cs="Times New Roman"/>
                <w:szCs w:val="22"/>
              </w:rPr>
              <w:br/>
            </w:r>
            <w:r w:rsidR="00373E5D" w:rsidRPr="005855EF">
              <w:rPr>
                <w:rFonts w:cs="Times New Roman"/>
                <w:szCs w:val="22"/>
              </w:rPr>
              <w:t xml:space="preserve">installation </w:t>
            </w:r>
          </w:p>
        </w:tc>
        <w:tc>
          <w:tcPr>
            <w:tcW w:w="178" w:type="dxa"/>
            <w:vAlign w:val="bottom"/>
          </w:tcPr>
          <w:p w14:paraId="0C14101E" w14:textId="77777777" w:rsidR="00240508" w:rsidRPr="005855EF" w:rsidRDefault="00240508" w:rsidP="001B0A5F">
            <w:pPr>
              <w:pStyle w:val="acctfourfigures"/>
              <w:spacing w:before="100" w:beforeAutospacing="1" w:line="240" w:lineRule="atLeast"/>
              <w:jc w:val="center"/>
              <w:rPr>
                <w:rFonts w:cs="Times New Roman"/>
                <w:szCs w:val="22"/>
              </w:rPr>
            </w:pPr>
          </w:p>
        </w:tc>
        <w:tc>
          <w:tcPr>
            <w:tcW w:w="1338" w:type="dxa"/>
            <w:vAlign w:val="bottom"/>
          </w:tcPr>
          <w:p w14:paraId="78BB055E" w14:textId="77777777" w:rsidR="00240508" w:rsidRPr="005855EF" w:rsidRDefault="00240508" w:rsidP="001B0A5F">
            <w:pPr>
              <w:pStyle w:val="acctfourfigures"/>
              <w:tabs>
                <w:tab w:val="clear" w:pos="765"/>
              </w:tabs>
              <w:spacing w:before="100" w:beforeAutospacing="1" w:line="240" w:lineRule="atLeast"/>
              <w:ind w:left="-79" w:right="-79"/>
              <w:jc w:val="center"/>
              <w:rPr>
                <w:rFonts w:cs="Times New Roman"/>
                <w:szCs w:val="22"/>
              </w:rPr>
            </w:pPr>
            <w:r w:rsidRPr="005855EF">
              <w:rPr>
                <w:rFonts w:cs="Times New Roman"/>
                <w:szCs w:val="22"/>
              </w:rPr>
              <w:t>Total</w:t>
            </w:r>
          </w:p>
        </w:tc>
      </w:tr>
      <w:tr w:rsidR="00240508" w:rsidRPr="005855EF" w14:paraId="50A4599D" w14:textId="77777777" w:rsidTr="00EC65EE">
        <w:trPr>
          <w:tblHeader/>
        </w:trPr>
        <w:tc>
          <w:tcPr>
            <w:tcW w:w="3161" w:type="dxa"/>
            <w:vAlign w:val="bottom"/>
          </w:tcPr>
          <w:p w14:paraId="120AD607" w14:textId="77777777" w:rsidR="00240508" w:rsidRPr="005855EF" w:rsidRDefault="00240508" w:rsidP="001B0A5F">
            <w:pPr>
              <w:spacing w:before="100" w:beforeAutospacing="1" w:line="240" w:lineRule="atLeast"/>
              <w:ind w:right="-126"/>
              <w:rPr>
                <w:rFonts w:cs="Times New Roman"/>
                <w:b/>
                <w:bCs/>
                <w:i/>
                <w:iCs/>
                <w:szCs w:val="22"/>
              </w:rPr>
            </w:pPr>
          </w:p>
        </w:tc>
        <w:tc>
          <w:tcPr>
            <w:tcW w:w="5958" w:type="dxa"/>
            <w:gridSpan w:val="7"/>
            <w:vAlign w:val="bottom"/>
          </w:tcPr>
          <w:p w14:paraId="44C18F54" w14:textId="77777777" w:rsidR="00240508" w:rsidRPr="005855EF" w:rsidRDefault="00240508" w:rsidP="001B0A5F">
            <w:pPr>
              <w:pStyle w:val="acctfourfigures"/>
              <w:tabs>
                <w:tab w:val="clear" w:pos="765"/>
              </w:tabs>
              <w:spacing w:before="100" w:beforeAutospacing="1" w:line="240" w:lineRule="atLeast"/>
              <w:ind w:right="11"/>
              <w:jc w:val="center"/>
              <w:rPr>
                <w:rFonts w:cs="Times New Roman"/>
                <w:szCs w:val="22"/>
              </w:rPr>
            </w:pPr>
            <w:r w:rsidRPr="005855EF">
              <w:rPr>
                <w:rFonts w:cs="Times New Roman"/>
                <w:i/>
                <w:iCs/>
                <w:szCs w:val="22"/>
              </w:rPr>
              <w:t>(in thousand Baht)</w:t>
            </w:r>
          </w:p>
        </w:tc>
      </w:tr>
      <w:tr w:rsidR="00240508" w:rsidRPr="005855EF" w14:paraId="10B8901F" w14:textId="77777777" w:rsidTr="00EC65EE">
        <w:tc>
          <w:tcPr>
            <w:tcW w:w="3161" w:type="dxa"/>
            <w:vAlign w:val="bottom"/>
          </w:tcPr>
          <w:p w14:paraId="4C0EBC8B" w14:textId="77777777" w:rsidR="00240508" w:rsidRPr="005855EF" w:rsidRDefault="00240508" w:rsidP="001B0A5F">
            <w:pPr>
              <w:spacing w:line="240" w:lineRule="atLeast"/>
              <w:ind w:left="-70" w:right="-126"/>
              <w:rPr>
                <w:rFonts w:cs="Times New Roman"/>
                <w:b/>
                <w:bCs/>
                <w:i/>
                <w:iCs/>
                <w:szCs w:val="22"/>
              </w:rPr>
            </w:pPr>
            <w:r w:rsidRPr="005855EF">
              <w:rPr>
                <w:rFonts w:cs="Times New Roman"/>
                <w:b/>
                <w:bCs/>
                <w:i/>
                <w:iCs/>
                <w:szCs w:val="22"/>
              </w:rPr>
              <w:t>Cost</w:t>
            </w:r>
          </w:p>
        </w:tc>
        <w:tc>
          <w:tcPr>
            <w:tcW w:w="1323" w:type="dxa"/>
            <w:vAlign w:val="bottom"/>
          </w:tcPr>
          <w:p w14:paraId="6C63F889" w14:textId="77777777" w:rsidR="00240508" w:rsidRPr="0043459A"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2428A04" w14:textId="77777777" w:rsidR="00240508" w:rsidRPr="0043459A" w:rsidRDefault="00240508" w:rsidP="001B0A5F">
            <w:pPr>
              <w:pStyle w:val="acctfourfigures"/>
              <w:tabs>
                <w:tab w:val="clear" w:pos="765"/>
                <w:tab w:val="decimal" w:pos="1064"/>
              </w:tabs>
              <w:spacing w:line="240" w:lineRule="atLeast"/>
              <w:jc w:val="both"/>
              <w:rPr>
                <w:rFonts w:cs="Times New Roman"/>
                <w:szCs w:val="22"/>
              </w:rPr>
            </w:pPr>
          </w:p>
        </w:tc>
        <w:tc>
          <w:tcPr>
            <w:tcW w:w="1379" w:type="dxa"/>
            <w:vAlign w:val="bottom"/>
          </w:tcPr>
          <w:p w14:paraId="5DB5AB2B" w14:textId="77777777" w:rsidR="00240508" w:rsidRPr="0043459A" w:rsidRDefault="00240508" w:rsidP="001B0A5F">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1D748A28" w14:textId="77777777" w:rsidR="00240508" w:rsidRPr="0043459A" w:rsidRDefault="00240508" w:rsidP="001B0A5F">
            <w:pPr>
              <w:pStyle w:val="acctfourfigures"/>
              <w:tabs>
                <w:tab w:val="clear" w:pos="765"/>
                <w:tab w:val="decimal" w:pos="1064"/>
              </w:tabs>
              <w:spacing w:line="240" w:lineRule="atLeast"/>
              <w:jc w:val="both"/>
              <w:rPr>
                <w:rFonts w:cs="Times New Roman"/>
                <w:szCs w:val="22"/>
              </w:rPr>
            </w:pPr>
          </w:p>
        </w:tc>
        <w:tc>
          <w:tcPr>
            <w:tcW w:w="1382" w:type="dxa"/>
            <w:vAlign w:val="bottom"/>
          </w:tcPr>
          <w:p w14:paraId="1AE4EBD6" w14:textId="77777777" w:rsidR="00240508" w:rsidRPr="0043459A"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B383945" w14:textId="77777777" w:rsidR="00240508" w:rsidRPr="0043459A" w:rsidRDefault="00240508" w:rsidP="001B0A5F">
            <w:pPr>
              <w:pStyle w:val="acctfourfigures"/>
              <w:tabs>
                <w:tab w:val="clear" w:pos="765"/>
                <w:tab w:val="decimal" w:pos="1064"/>
              </w:tabs>
              <w:spacing w:line="240" w:lineRule="atLeast"/>
              <w:jc w:val="both"/>
              <w:rPr>
                <w:rFonts w:cs="Times New Roman"/>
                <w:szCs w:val="22"/>
              </w:rPr>
            </w:pPr>
          </w:p>
        </w:tc>
        <w:tc>
          <w:tcPr>
            <w:tcW w:w="1338" w:type="dxa"/>
            <w:vAlign w:val="bottom"/>
          </w:tcPr>
          <w:p w14:paraId="16FA05AE" w14:textId="77777777" w:rsidR="00240508" w:rsidRPr="0043459A" w:rsidRDefault="00240508" w:rsidP="001B0A5F">
            <w:pPr>
              <w:pStyle w:val="acctfourfigures"/>
              <w:tabs>
                <w:tab w:val="clear" w:pos="765"/>
                <w:tab w:val="decimal" w:pos="1064"/>
              </w:tabs>
              <w:spacing w:line="240" w:lineRule="atLeast"/>
              <w:ind w:right="11"/>
              <w:jc w:val="both"/>
              <w:rPr>
                <w:rFonts w:cs="Times New Roman"/>
                <w:szCs w:val="22"/>
              </w:rPr>
            </w:pPr>
          </w:p>
        </w:tc>
      </w:tr>
      <w:tr w:rsidR="0043459A" w:rsidRPr="005855EF" w14:paraId="45293999" w14:textId="77777777">
        <w:tc>
          <w:tcPr>
            <w:tcW w:w="3161" w:type="dxa"/>
            <w:vAlign w:val="bottom"/>
          </w:tcPr>
          <w:p w14:paraId="137DB9AD" w14:textId="1A4D6D30" w:rsidR="0043459A" w:rsidRPr="005855EF" w:rsidRDefault="0043459A" w:rsidP="0043459A">
            <w:pPr>
              <w:spacing w:line="240" w:lineRule="atLeast"/>
              <w:ind w:left="-70" w:right="-126"/>
              <w:rPr>
                <w:rFonts w:cs="Times New Roman"/>
                <w:szCs w:val="22"/>
                <w:lang w:bidi="th-TH"/>
              </w:rPr>
            </w:pPr>
            <w:r w:rsidRPr="005855EF">
              <w:rPr>
                <w:rFonts w:cs="Times New Roman"/>
                <w:szCs w:val="22"/>
              </w:rPr>
              <w:t xml:space="preserve">At </w:t>
            </w:r>
            <w:r w:rsidRPr="005855EF">
              <w:rPr>
                <w:rFonts w:cs="Times New Roman"/>
                <w:szCs w:val="22"/>
                <w:lang w:bidi="th-TH"/>
              </w:rPr>
              <w:t>1 January 202</w:t>
            </w:r>
            <w:r>
              <w:rPr>
                <w:rFonts w:cs="Times New Roman"/>
                <w:szCs w:val="22"/>
                <w:lang w:bidi="th-TH"/>
              </w:rPr>
              <w:t>4</w:t>
            </w:r>
          </w:p>
        </w:tc>
        <w:tc>
          <w:tcPr>
            <w:tcW w:w="1323" w:type="dxa"/>
            <w:vAlign w:val="bottom"/>
          </w:tcPr>
          <w:p w14:paraId="5948CF1A" w14:textId="4A397134" w:rsidR="0043459A" w:rsidRPr="0043459A" w:rsidRDefault="0043459A" w:rsidP="0043459A">
            <w:pPr>
              <w:pStyle w:val="acctfourfigures"/>
              <w:tabs>
                <w:tab w:val="clear" w:pos="765"/>
                <w:tab w:val="decimal" w:pos="1064"/>
              </w:tabs>
              <w:spacing w:line="240" w:lineRule="exact"/>
              <w:ind w:right="11"/>
              <w:jc w:val="both"/>
              <w:rPr>
                <w:rFonts w:cs="Times New Roman"/>
                <w:szCs w:val="22"/>
              </w:rPr>
            </w:pPr>
            <w:r w:rsidRPr="0043459A">
              <w:t>351,586</w:t>
            </w:r>
          </w:p>
        </w:tc>
        <w:tc>
          <w:tcPr>
            <w:tcW w:w="178" w:type="dxa"/>
            <w:vAlign w:val="bottom"/>
          </w:tcPr>
          <w:p w14:paraId="593E0D8F" w14:textId="77777777" w:rsidR="0043459A" w:rsidRPr="0043459A" w:rsidRDefault="0043459A" w:rsidP="0043459A">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3C9AFD1E" w14:textId="7FCC4D02" w:rsidR="0043459A" w:rsidRPr="0043459A" w:rsidRDefault="0043459A" w:rsidP="0043459A">
            <w:pPr>
              <w:pStyle w:val="acctfourfigures"/>
              <w:tabs>
                <w:tab w:val="clear" w:pos="765"/>
                <w:tab w:val="decimal" w:pos="1064"/>
              </w:tabs>
              <w:spacing w:line="240" w:lineRule="exact"/>
              <w:ind w:right="11"/>
              <w:jc w:val="both"/>
              <w:rPr>
                <w:rFonts w:cs="Times New Roman"/>
                <w:szCs w:val="22"/>
              </w:rPr>
            </w:pPr>
            <w:r w:rsidRPr="0043459A">
              <w:t>32,621</w:t>
            </w:r>
          </w:p>
        </w:tc>
        <w:tc>
          <w:tcPr>
            <w:tcW w:w="180" w:type="dxa"/>
            <w:vAlign w:val="bottom"/>
          </w:tcPr>
          <w:p w14:paraId="20ED3D65" w14:textId="77777777" w:rsidR="0043459A" w:rsidRPr="0043459A" w:rsidRDefault="0043459A" w:rsidP="0043459A">
            <w:pPr>
              <w:pStyle w:val="acctfourfigures"/>
              <w:tabs>
                <w:tab w:val="clear" w:pos="765"/>
                <w:tab w:val="decimal" w:pos="1064"/>
              </w:tabs>
              <w:spacing w:line="240" w:lineRule="exact"/>
              <w:ind w:right="11"/>
              <w:jc w:val="both"/>
              <w:rPr>
                <w:rFonts w:cs="Times New Roman"/>
                <w:szCs w:val="22"/>
              </w:rPr>
            </w:pPr>
          </w:p>
        </w:tc>
        <w:tc>
          <w:tcPr>
            <w:tcW w:w="1382" w:type="dxa"/>
            <w:vAlign w:val="bottom"/>
          </w:tcPr>
          <w:p w14:paraId="485908D5" w14:textId="07636F14" w:rsidR="0043459A" w:rsidRPr="0043459A" w:rsidRDefault="0043459A" w:rsidP="0043459A">
            <w:pPr>
              <w:pStyle w:val="acctfourfigures"/>
              <w:tabs>
                <w:tab w:val="clear" w:pos="765"/>
                <w:tab w:val="decimal" w:pos="1064"/>
              </w:tabs>
              <w:spacing w:line="240" w:lineRule="exact"/>
              <w:ind w:right="11"/>
              <w:jc w:val="both"/>
              <w:rPr>
                <w:rFonts w:cs="Times New Roman"/>
                <w:szCs w:val="22"/>
              </w:rPr>
            </w:pPr>
            <w:r w:rsidRPr="0043459A">
              <w:t>93,855</w:t>
            </w:r>
          </w:p>
        </w:tc>
        <w:tc>
          <w:tcPr>
            <w:tcW w:w="178" w:type="dxa"/>
            <w:vAlign w:val="bottom"/>
          </w:tcPr>
          <w:p w14:paraId="1AB4B59D" w14:textId="77777777" w:rsidR="0043459A" w:rsidRPr="0043459A" w:rsidRDefault="0043459A" w:rsidP="0043459A">
            <w:pPr>
              <w:pStyle w:val="acctfourfigures"/>
              <w:tabs>
                <w:tab w:val="clear" w:pos="765"/>
                <w:tab w:val="decimal" w:pos="1064"/>
              </w:tabs>
              <w:spacing w:line="240" w:lineRule="exact"/>
              <w:ind w:right="11"/>
              <w:jc w:val="both"/>
              <w:rPr>
                <w:rFonts w:cs="Times New Roman"/>
                <w:szCs w:val="22"/>
              </w:rPr>
            </w:pPr>
          </w:p>
        </w:tc>
        <w:tc>
          <w:tcPr>
            <w:tcW w:w="1338" w:type="dxa"/>
            <w:vAlign w:val="bottom"/>
          </w:tcPr>
          <w:p w14:paraId="21A80089" w14:textId="4900D635" w:rsidR="0043459A" w:rsidRPr="0043459A" w:rsidRDefault="0043459A" w:rsidP="0043459A">
            <w:pPr>
              <w:pStyle w:val="acctfourfigures"/>
              <w:tabs>
                <w:tab w:val="clear" w:pos="765"/>
                <w:tab w:val="decimal" w:pos="1064"/>
              </w:tabs>
              <w:spacing w:line="240" w:lineRule="exact"/>
              <w:ind w:right="11"/>
              <w:jc w:val="both"/>
              <w:rPr>
                <w:rFonts w:cs="Times New Roman"/>
                <w:szCs w:val="22"/>
              </w:rPr>
            </w:pPr>
            <w:r w:rsidRPr="0043459A">
              <w:t>478,062</w:t>
            </w:r>
          </w:p>
        </w:tc>
      </w:tr>
      <w:tr w:rsidR="0043459A" w:rsidRPr="005855EF" w14:paraId="5B7F17FB" w14:textId="77777777">
        <w:tc>
          <w:tcPr>
            <w:tcW w:w="3161" w:type="dxa"/>
            <w:vAlign w:val="bottom"/>
          </w:tcPr>
          <w:p w14:paraId="59937467" w14:textId="2602872E" w:rsidR="0043459A" w:rsidRPr="005855EF" w:rsidRDefault="0043459A" w:rsidP="0043459A">
            <w:pPr>
              <w:spacing w:line="240" w:lineRule="atLeast"/>
              <w:ind w:left="-70" w:right="-126"/>
              <w:rPr>
                <w:rFonts w:cs="Times New Roman"/>
                <w:szCs w:val="22"/>
              </w:rPr>
            </w:pPr>
            <w:r w:rsidRPr="005855EF">
              <w:rPr>
                <w:rFonts w:cs="Times New Roman"/>
                <w:szCs w:val="22"/>
              </w:rPr>
              <w:t>Additions</w:t>
            </w:r>
          </w:p>
        </w:tc>
        <w:tc>
          <w:tcPr>
            <w:tcW w:w="1323" w:type="dxa"/>
          </w:tcPr>
          <w:p w14:paraId="08E57ABF" w14:textId="2FC8906B"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15,</w:t>
            </w:r>
            <w:r>
              <w:rPr>
                <w:rFonts w:cs="Times New Roman"/>
                <w:szCs w:val="22"/>
              </w:rPr>
              <w:t>513</w:t>
            </w:r>
          </w:p>
        </w:tc>
        <w:tc>
          <w:tcPr>
            <w:tcW w:w="178" w:type="dxa"/>
            <w:vAlign w:val="bottom"/>
          </w:tcPr>
          <w:p w14:paraId="66A2B75E" w14:textId="77777777"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0B618404" w14:textId="4238219A" w:rsidR="0043459A" w:rsidRPr="005855EF" w:rsidRDefault="0043459A" w:rsidP="0043459A">
            <w:pPr>
              <w:tabs>
                <w:tab w:val="decimal" w:pos="1046"/>
              </w:tabs>
              <w:rPr>
                <w:rFonts w:cs="Times New Roman"/>
                <w:szCs w:val="22"/>
              </w:rPr>
            </w:pPr>
            <w:r w:rsidRPr="000637C7">
              <w:rPr>
                <w:rFonts w:cs="Times New Roman"/>
                <w:szCs w:val="22"/>
              </w:rPr>
              <w:t>-</w:t>
            </w:r>
          </w:p>
        </w:tc>
        <w:tc>
          <w:tcPr>
            <w:tcW w:w="180" w:type="dxa"/>
            <w:vAlign w:val="bottom"/>
          </w:tcPr>
          <w:p w14:paraId="37125263" w14:textId="77777777" w:rsidR="0043459A" w:rsidRPr="005855EF" w:rsidRDefault="0043459A" w:rsidP="0043459A">
            <w:pPr>
              <w:tabs>
                <w:tab w:val="decimal" w:pos="1046"/>
              </w:tabs>
              <w:rPr>
                <w:rFonts w:cs="Times New Roman"/>
                <w:szCs w:val="22"/>
              </w:rPr>
            </w:pPr>
          </w:p>
        </w:tc>
        <w:tc>
          <w:tcPr>
            <w:tcW w:w="1382" w:type="dxa"/>
            <w:vAlign w:val="bottom"/>
          </w:tcPr>
          <w:p w14:paraId="54EF7E00" w14:textId="5C365746"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46,492</w:t>
            </w:r>
          </w:p>
        </w:tc>
        <w:tc>
          <w:tcPr>
            <w:tcW w:w="178" w:type="dxa"/>
            <w:vAlign w:val="bottom"/>
          </w:tcPr>
          <w:p w14:paraId="02C19E45" w14:textId="77777777"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p>
        </w:tc>
        <w:tc>
          <w:tcPr>
            <w:tcW w:w="1338" w:type="dxa"/>
            <w:vAlign w:val="bottom"/>
          </w:tcPr>
          <w:p w14:paraId="58E16F7E" w14:textId="58A30441"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62,</w:t>
            </w:r>
            <w:r>
              <w:rPr>
                <w:rFonts w:cs="Times New Roman"/>
                <w:szCs w:val="22"/>
              </w:rPr>
              <w:t>005</w:t>
            </w:r>
          </w:p>
        </w:tc>
      </w:tr>
      <w:tr w:rsidR="0043459A" w:rsidRPr="005855EF" w14:paraId="05F104DE" w14:textId="77777777">
        <w:trPr>
          <w:trHeight w:val="84"/>
        </w:trPr>
        <w:tc>
          <w:tcPr>
            <w:tcW w:w="3161" w:type="dxa"/>
            <w:vAlign w:val="bottom"/>
          </w:tcPr>
          <w:p w14:paraId="35C7D58C" w14:textId="4A8E4168" w:rsidR="0043459A" w:rsidRPr="005855EF" w:rsidRDefault="0043459A" w:rsidP="0043459A">
            <w:pPr>
              <w:spacing w:line="240" w:lineRule="atLeast"/>
              <w:ind w:left="-70" w:right="-126"/>
              <w:rPr>
                <w:rFonts w:cs="Times New Roman"/>
                <w:szCs w:val="22"/>
              </w:rPr>
            </w:pPr>
            <w:r w:rsidRPr="005855EF">
              <w:rPr>
                <w:rFonts w:cs="Times New Roman"/>
                <w:szCs w:val="22"/>
              </w:rPr>
              <w:t>Transfers in (out)</w:t>
            </w:r>
          </w:p>
        </w:tc>
        <w:tc>
          <w:tcPr>
            <w:tcW w:w="1323" w:type="dxa"/>
            <w:tcBorders>
              <w:bottom w:val="single" w:sz="4" w:space="0" w:color="auto"/>
            </w:tcBorders>
          </w:tcPr>
          <w:p w14:paraId="4E581BC6" w14:textId="3A6FF5A9"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56,543</w:t>
            </w:r>
          </w:p>
        </w:tc>
        <w:tc>
          <w:tcPr>
            <w:tcW w:w="178" w:type="dxa"/>
            <w:vAlign w:val="bottom"/>
          </w:tcPr>
          <w:p w14:paraId="252E5273" w14:textId="77777777"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p>
        </w:tc>
        <w:tc>
          <w:tcPr>
            <w:tcW w:w="1379" w:type="dxa"/>
            <w:vAlign w:val="bottom"/>
          </w:tcPr>
          <w:p w14:paraId="7D1DBF3E" w14:textId="73B03BDE" w:rsidR="0043459A" w:rsidRPr="005855EF" w:rsidRDefault="0043459A" w:rsidP="0043459A">
            <w:pPr>
              <w:tabs>
                <w:tab w:val="decimal" w:pos="1046"/>
              </w:tabs>
              <w:rPr>
                <w:rFonts w:cs="Times New Roman"/>
                <w:szCs w:val="22"/>
              </w:rPr>
            </w:pPr>
            <w:r w:rsidRPr="000637C7">
              <w:rPr>
                <w:rFonts w:cs="Times New Roman"/>
                <w:szCs w:val="22"/>
              </w:rPr>
              <w:t>-</w:t>
            </w:r>
          </w:p>
        </w:tc>
        <w:tc>
          <w:tcPr>
            <w:tcW w:w="180" w:type="dxa"/>
            <w:vAlign w:val="bottom"/>
          </w:tcPr>
          <w:p w14:paraId="793EB9F0" w14:textId="77777777" w:rsidR="0043459A" w:rsidRPr="005855EF" w:rsidRDefault="0043459A" w:rsidP="0043459A">
            <w:pPr>
              <w:tabs>
                <w:tab w:val="decimal" w:pos="1046"/>
              </w:tabs>
              <w:rPr>
                <w:rFonts w:cs="Times New Roman"/>
                <w:szCs w:val="22"/>
              </w:rPr>
            </w:pPr>
          </w:p>
        </w:tc>
        <w:tc>
          <w:tcPr>
            <w:tcW w:w="1382" w:type="dxa"/>
            <w:tcBorders>
              <w:bottom w:val="single" w:sz="4" w:space="0" w:color="auto"/>
            </w:tcBorders>
            <w:vAlign w:val="bottom"/>
          </w:tcPr>
          <w:p w14:paraId="7670154F" w14:textId="4BD128AC"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(56,543)</w:t>
            </w:r>
          </w:p>
        </w:tc>
        <w:tc>
          <w:tcPr>
            <w:tcW w:w="178" w:type="dxa"/>
            <w:vAlign w:val="bottom"/>
          </w:tcPr>
          <w:p w14:paraId="44EE71E8" w14:textId="77777777"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p>
        </w:tc>
        <w:tc>
          <w:tcPr>
            <w:tcW w:w="1338" w:type="dxa"/>
            <w:vAlign w:val="bottom"/>
          </w:tcPr>
          <w:p w14:paraId="0A94B504" w14:textId="7BC77F29"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r w:rsidRPr="000637C7">
              <w:rPr>
                <w:rFonts w:cs="Times New Roman"/>
                <w:szCs w:val="22"/>
              </w:rPr>
              <w:t>-</w:t>
            </w:r>
          </w:p>
        </w:tc>
      </w:tr>
      <w:tr w:rsidR="0043459A" w:rsidRPr="005855EF" w14:paraId="4BEDCC5D" w14:textId="77777777" w:rsidTr="00080F43">
        <w:tc>
          <w:tcPr>
            <w:tcW w:w="3161" w:type="dxa"/>
            <w:vAlign w:val="bottom"/>
          </w:tcPr>
          <w:p w14:paraId="0A5464C9" w14:textId="47F0276A" w:rsidR="0043459A" w:rsidRPr="005855EF" w:rsidRDefault="0043459A" w:rsidP="0043459A">
            <w:pPr>
              <w:spacing w:line="240" w:lineRule="atLeast"/>
              <w:ind w:left="-70" w:right="-126"/>
              <w:rPr>
                <w:rFonts w:cs="Times New Roman"/>
                <w:szCs w:val="22"/>
              </w:rPr>
            </w:pPr>
            <w:r w:rsidRPr="005855EF">
              <w:rPr>
                <w:rFonts w:cs="Times New Roman"/>
                <w:b/>
                <w:bCs/>
                <w:szCs w:val="22"/>
              </w:rPr>
              <w:t>At 31 December 202</w:t>
            </w:r>
            <w:r>
              <w:rPr>
                <w:rFonts w:cs="Times New Roman"/>
                <w:b/>
                <w:bCs/>
                <w:szCs w:val="22"/>
              </w:rPr>
              <w:t>4</w:t>
            </w:r>
            <w:r w:rsidRPr="005855EF">
              <w:rPr>
                <w:rFonts w:cs="Times New Roman"/>
                <w:b/>
                <w:bCs/>
                <w:szCs w:val="22"/>
              </w:rPr>
              <w:t xml:space="preserve"> and</w:t>
            </w:r>
          </w:p>
        </w:tc>
        <w:tc>
          <w:tcPr>
            <w:tcW w:w="1323" w:type="dxa"/>
            <w:tcBorders>
              <w:top w:val="single" w:sz="4" w:space="0" w:color="auto"/>
            </w:tcBorders>
            <w:vAlign w:val="bottom"/>
          </w:tcPr>
          <w:p w14:paraId="62AB25F8" w14:textId="5D2D7262"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5ADC88B6" w14:textId="77777777"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p>
        </w:tc>
        <w:tc>
          <w:tcPr>
            <w:tcW w:w="1379" w:type="dxa"/>
            <w:tcBorders>
              <w:top w:val="single" w:sz="4" w:space="0" w:color="auto"/>
            </w:tcBorders>
            <w:vAlign w:val="bottom"/>
          </w:tcPr>
          <w:p w14:paraId="5975A45A" w14:textId="40DC441A"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p>
        </w:tc>
        <w:tc>
          <w:tcPr>
            <w:tcW w:w="180" w:type="dxa"/>
            <w:vAlign w:val="bottom"/>
          </w:tcPr>
          <w:p w14:paraId="112F02AA" w14:textId="77777777"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p>
        </w:tc>
        <w:tc>
          <w:tcPr>
            <w:tcW w:w="1382" w:type="dxa"/>
            <w:tcBorders>
              <w:top w:val="single" w:sz="4" w:space="0" w:color="auto"/>
            </w:tcBorders>
            <w:vAlign w:val="bottom"/>
          </w:tcPr>
          <w:p w14:paraId="5385F1CC" w14:textId="2F03D3AC"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p>
        </w:tc>
        <w:tc>
          <w:tcPr>
            <w:tcW w:w="178" w:type="dxa"/>
            <w:vAlign w:val="bottom"/>
          </w:tcPr>
          <w:p w14:paraId="549A083C" w14:textId="77777777"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p>
        </w:tc>
        <w:tc>
          <w:tcPr>
            <w:tcW w:w="1338" w:type="dxa"/>
            <w:tcBorders>
              <w:top w:val="single" w:sz="4" w:space="0" w:color="auto"/>
            </w:tcBorders>
            <w:vAlign w:val="bottom"/>
          </w:tcPr>
          <w:p w14:paraId="343AB991" w14:textId="050F1777" w:rsidR="0043459A" w:rsidRPr="005855EF" w:rsidRDefault="0043459A" w:rsidP="0043459A">
            <w:pPr>
              <w:pStyle w:val="acctfourfigures"/>
              <w:tabs>
                <w:tab w:val="clear" w:pos="765"/>
                <w:tab w:val="decimal" w:pos="1064"/>
              </w:tabs>
              <w:spacing w:line="240" w:lineRule="exact"/>
              <w:ind w:right="11"/>
              <w:jc w:val="both"/>
              <w:rPr>
                <w:rFonts w:cs="Times New Roman"/>
                <w:szCs w:val="22"/>
              </w:rPr>
            </w:pPr>
          </w:p>
        </w:tc>
      </w:tr>
      <w:tr w:rsidR="0043459A" w:rsidRPr="005855EF" w14:paraId="6E441438" w14:textId="77777777" w:rsidTr="00080F43">
        <w:tc>
          <w:tcPr>
            <w:tcW w:w="3161" w:type="dxa"/>
            <w:vAlign w:val="bottom"/>
          </w:tcPr>
          <w:p w14:paraId="7CC5D9B5" w14:textId="674DC799" w:rsidR="0043459A" w:rsidRPr="005855EF" w:rsidRDefault="0043459A" w:rsidP="0043459A">
            <w:pPr>
              <w:spacing w:line="240" w:lineRule="atLeast"/>
              <w:ind w:left="-70" w:right="-126"/>
              <w:rPr>
                <w:rFonts w:cs="Times New Roman"/>
                <w:b/>
                <w:bCs/>
                <w:szCs w:val="22"/>
                <w:lang w:bidi="th-TH"/>
              </w:rPr>
            </w:pPr>
            <w:r w:rsidRPr="005855EF">
              <w:rPr>
                <w:rFonts w:cs="Times New Roman"/>
                <w:b/>
                <w:bCs/>
                <w:szCs w:val="22"/>
                <w:lang w:bidi="th-TH"/>
              </w:rPr>
              <w:t xml:space="preserve">   1 January 202</w:t>
            </w:r>
            <w:r>
              <w:rPr>
                <w:rFonts w:cs="Times New Roman"/>
                <w:b/>
                <w:bCs/>
                <w:szCs w:val="22"/>
                <w:lang w:bidi="th-TH"/>
              </w:rPr>
              <w:t>5</w:t>
            </w:r>
          </w:p>
        </w:tc>
        <w:tc>
          <w:tcPr>
            <w:tcW w:w="1323" w:type="dxa"/>
            <w:vAlign w:val="bottom"/>
          </w:tcPr>
          <w:p w14:paraId="4D3DF15C" w14:textId="5D7602B7" w:rsidR="0043459A" w:rsidRPr="005855EF" w:rsidRDefault="0043459A" w:rsidP="0043459A">
            <w:pPr>
              <w:pStyle w:val="acctfourfigures"/>
              <w:tabs>
                <w:tab w:val="clear" w:pos="765"/>
                <w:tab w:val="decimal" w:pos="1064"/>
              </w:tabs>
              <w:spacing w:line="240" w:lineRule="exact"/>
              <w:ind w:right="11"/>
              <w:jc w:val="both"/>
              <w:rPr>
                <w:rFonts w:cs="Times New Roman"/>
                <w:b/>
                <w:bCs/>
                <w:szCs w:val="22"/>
              </w:rPr>
            </w:pPr>
            <w:r w:rsidRPr="000637C7">
              <w:rPr>
                <w:rFonts w:cs="Times New Roman"/>
                <w:b/>
                <w:bCs/>
                <w:szCs w:val="22"/>
              </w:rPr>
              <w:t>423,642</w:t>
            </w:r>
          </w:p>
        </w:tc>
        <w:tc>
          <w:tcPr>
            <w:tcW w:w="178" w:type="dxa"/>
            <w:vAlign w:val="bottom"/>
          </w:tcPr>
          <w:p w14:paraId="5C6132F5" w14:textId="77777777" w:rsidR="0043459A" w:rsidRPr="005855EF" w:rsidRDefault="0043459A" w:rsidP="0043459A">
            <w:pPr>
              <w:pStyle w:val="acctfourfigures"/>
              <w:tabs>
                <w:tab w:val="clear" w:pos="765"/>
                <w:tab w:val="decimal" w:pos="1064"/>
              </w:tabs>
              <w:spacing w:line="240" w:lineRule="exact"/>
              <w:ind w:right="11"/>
              <w:jc w:val="both"/>
              <w:rPr>
                <w:rFonts w:cs="Times New Roman"/>
                <w:b/>
                <w:bCs/>
                <w:szCs w:val="22"/>
              </w:rPr>
            </w:pPr>
          </w:p>
        </w:tc>
        <w:tc>
          <w:tcPr>
            <w:tcW w:w="1379" w:type="dxa"/>
            <w:vAlign w:val="bottom"/>
          </w:tcPr>
          <w:p w14:paraId="17ECC75C" w14:textId="1353117B" w:rsidR="0043459A" w:rsidRPr="005855EF" w:rsidRDefault="0043459A" w:rsidP="0043459A">
            <w:pPr>
              <w:pStyle w:val="acctfourfigures"/>
              <w:tabs>
                <w:tab w:val="clear" w:pos="765"/>
                <w:tab w:val="decimal" w:pos="1064"/>
              </w:tabs>
              <w:spacing w:line="240" w:lineRule="exact"/>
              <w:ind w:right="11"/>
              <w:jc w:val="both"/>
              <w:rPr>
                <w:rFonts w:cs="Times New Roman"/>
                <w:b/>
                <w:bCs/>
                <w:szCs w:val="22"/>
              </w:rPr>
            </w:pPr>
            <w:r w:rsidRPr="000637C7">
              <w:rPr>
                <w:rFonts w:cs="Times New Roman"/>
                <w:b/>
                <w:bCs/>
                <w:szCs w:val="22"/>
              </w:rPr>
              <w:t>32,621</w:t>
            </w:r>
          </w:p>
        </w:tc>
        <w:tc>
          <w:tcPr>
            <w:tcW w:w="180" w:type="dxa"/>
            <w:vAlign w:val="bottom"/>
          </w:tcPr>
          <w:p w14:paraId="71A8CC8A" w14:textId="77777777" w:rsidR="0043459A" w:rsidRPr="005855EF" w:rsidRDefault="0043459A" w:rsidP="0043459A">
            <w:pPr>
              <w:pStyle w:val="acctfourfigures"/>
              <w:tabs>
                <w:tab w:val="clear" w:pos="765"/>
                <w:tab w:val="decimal" w:pos="1064"/>
              </w:tabs>
              <w:spacing w:line="240" w:lineRule="exact"/>
              <w:ind w:right="11"/>
              <w:jc w:val="both"/>
              <w:rPr>
                <w:rFonts w:cs="Times New Roman"/>
                <w:b/>
                <w:bCs/>
                <w:szCs w:val="22"/>
              </w:rPr>
            </w:pPr>
          </w:p>
        </w:tc>
        <w:tc>
          <w:tcPr>
            <w:tcW w:w="1382" w:type="dxa"/>
            <w:vAlign w:val="bottom"/>
          </w:tcPr>
          <w:p w14:paraId="73BBCC35" w14:textId="74D25DD8" w:rsidR="0043459A" w:rsidRPr="005855EF" w:rsidRDefault="0043459A" w:rsidP="0043459A">
            <w:pPr>
              <w:pStyle w:val="acctfourfigures"/>
              <w:tabs>
                <w:tab w:val="clear" w:pos="765"/>
                <w:tab w:val="decimal" w:pos="1064"/>
              </w:tabs>
              <w:spacing w:line="240" w:lineRule="exact"/>
              <w:ind w:right="11"/>
              <w:jc w:val="both"/>
              <w:rPr>
                <w:rFonts w:cs="Times New Roman"/>
                <w:b/>
                <w:bCs/>
                <w:szCs w:val="22"/>
              </w:rPr>
            </w:pPr>
            <w:r w:rsidRPr="000637C7">
              <w:rPr>
                <w:rFonts w:cs="Times New Roman"/>
                <w:b/>
                <w:bCs/>
                <w:szCs w:val="22"/>
              </w:rPr>
              <w:t>83,804</w:t>
            </w:r>
          </w:p>
        </w:tc>
        <w:tc>
          <w:tcPr>
            <w:tcW w:w="178" w:type="dxa"/>
            <w:vAlign w:val="bottom"/>
          </w:tcPr>
          <w:p w14:paraId="0695F3AF" w14:textId="77777777" w:rsidR="0043459A" w:rsidRPr="005855EF" w:rsidRDefault="0043459A" w:rsidP="0043459A">
            <w:pPr>
              <w:pStyle w:val="acctfourfigures"/>
              <w:tabs>
                <w:tab w:val="clear" w:pos="765"/>
                <w:tab w:val="decimal" w:pos="1064"/>
              </w:tabs>
              <w:spacing w:line="240" w:lineRule="exact"/>
              <w:ind w:right="11"/>
              <w:jc w:val="both"/>
              <w:rPr>
                <w:rFonts w:cs="Times New Roman"/>
                <w:b/>
                <w:bCs/>
                <w:szCs w:val="22"/>
              </w:rPr>
            </w:pPr>
          </w:p>
        </w:tc>
        <w:tc>
          <w:tcPr>
            <w:tcW w:w="1338" w:type="dxa"/>
            <w:vAlign w:val="bottom"/>
          </w:tcPr>
          <w:p w14:paraId="41B23FBD" w14:textId="45671038" w:rsidR="0043459A" w:rsidRPr="005855EF" w:rsidRDefault="0043459A" w:rsidP="0043459A">
            <w:pPr>
              <w:pStyle w:val="acctfourfigures"/>
              <w:tabs>
                <w:tab w:val="clear" w:pos="765"/>
                <w:tab w:val="decimal" w:pos="1064"/>
              </w:tabs>
              <w:spacing w:line="240" w:lineRule="exact"/>
              <w:ind w:right="11"/>
              <w:jc w:val="both"/>
              <w:rPr>
                <w:rFonts w:cs="Times New Roman"/>
                <w:b/>
                <w:bCs/>
                <w:szCs w:val="22"/>
              </w:rPr>
            </w:pPr>
            <w:r w:rsidRPr="000637C7">
              <w:rPr>
                <w:rFonts w:cs="Times New Roman"/>
                <w:b/>
                <w:bCs/>
                <w:szCs w:val="22"/>
              </w:rPr>
              <w:t>540,067</w:t>
            </w:r>
          </w:p>
        </w:tc>
      </w:tr>
      <w:tr w:rsidR="003C2963" w:rsidRPr="005855EF" w14:paraId="5734E50C" w14:textId="77777777" w:rsidTr="00AA6956">
        <w:tc>
          <w:tcPr>
            <w:tcW w:w="3161" w:type="dxa"/>
            <w:vAlign w:val="bottom"/>
          </w:tcPr>
          <w:p w14:paraId="44C88B06" w14:textId="77A93497" w:rsidR="003C2963" w:rsidRPr="005855EF" w:rsidRDefault="003C2963" w:rsidP="003C2963">
            <w:pPr>
              <w:spacing w:line="240" w:lineRule="atLeast"/>
              <w:ind w:left="-70" w:right="-126"/>
              <w:rPr>
                <w:rFonts w:cs="Times New Roman"/>
                <w:szCs w:val="22"/>
              </w:rPr>
            </w:pPr>
            <w:r w:rsidRPr="005855EF">
              <w:rPr>
                <w:rFonts w:cs="Times New Roman"/>
                <w:szCs w:val="22"/>
              </w:rPr>
              <w:t>Additions</w:t>
            </w:r>
          </w:p>
        </w:tc>
        <w:tc>
          <w:tcPr>
            <w:tcW w:w="1323" w:type="dxa"/>
          </w:tcPr>
          <w:p w14:paraId="5C8A478F" w14:textId="5A9C7C51" w:rsidR="003C2963" w:rsidRPr="005855EF" w:rsidRDefault="003C2963" w:rsidP="003C2963">
            <w:pPr>
              <w:pStyle w:val="acctfourfigures"/>
              <w:tabs>
                <w:tab w:val="clear" w:pos="765"/>
                <w:tab w:val="decimal" w:pos="1064"/>
              </w:tabs>
              <w:spacing w:line="240" w:lineRule="exact"/>
              <w:ind w:right="11"/>
              <w:jc w:val="both"/>
              <w:rPr>
                <w:rFonts w:cs="Times New Roman"/>
                <w:szCs w:val="22"/>
              </w:rPr>
            </w:pPr>
            <w:r w:rsidRPr="00825D69">
              <w:t>1,718</w:t>
            </w:r>
          </w:p>
        </w:tc>
        <w:tc>
          <w:tcPr>
            <w:tcW w:w="178" w:type="dxa"/>
          </w:tcPr>
          <w:p w14:paraId="3FE825BF" w14:textId="77777777" w:rsidR="003C2963" w:rsidRPr="005855EF" w:rsidRDefault="003C2963" w:rsidP="003C2963">
            <w:pPr>
              <w:pStyle w:val="acctfourfigures"/>
              <w:tabs>
                <w:tab w:val="clear" w:pos="765"/>
                <w:tab w:val="decimal" w:pos="1064"/>
              </w:tabs>
              <w:spacing w:line="240" w:lineRule="exact"/>
              <w:ind w:right="11"/>
              <w:jc w:val="both"/>
              <w:rPr>
                <w:rFonts w:cs="Times New Roman"/>
                <w:szCs w:val="22"/>
              </w:rPr>
            </w:pPr>
          </w:p>
        </w:tc>
        <w:tc>
          <w:tcPr>
            <w:tcW w:w="1379" w:type="dxa"/>
          </w:tcPr>
          <w:p w14:paraId="47FCE056" w14:textId="405A1302" w:rsidR="003C2963" w:rsidRPr="005855EF" w:rsidRDefault="003C2963" w:rsidP="003C2963">
            <w:pPr>
              <w:pStyle w:val="acctfourfigures"/>
              <w:tabs>
                <w:tab w:val="clear" w:pos="765"/>
                <w:tab w:val="decimal" w:pos="1064"/>
              </w:tabs>
              <w:spacing w:line="240" w:lineRule="exact"/>
              <w:ind w:right="11"/>
              <w:jc w:val="both"/>
              <w:rPr>
                <w:rFonts w:cs="Times New Roman"/>
                <w:szCs w:val="22"/>
              </w:rPr>
            </w:pPr>
            <w:r w:rsidRPr="00825D69">
              <w:t>-</w:t>
            </w:r>
          </w:p>
        </w:tc>
        <w:tc>
          <w:tcPr>
            <w:tcW w:w="180" w:type="dxa"/>
          </w:tcPr>
          <w:p w14:paraId="4B3715D0" w14:textId="77777777" w:rsidR="003C2963" w:rsidRPr="005855EF" w:rsidRDefault="003C2963" w:rsidP="003C2963">
            <w:pPr>
              <w:pStyle w:val="acctfourfigures"/>
              <w:tabs>
                <w:tab w:val="clear" w:pos="765"/>
                <w:tab w:val="decimal" w:pos="1064"/>
              </w:tabs>
              <w:spacing w:line="240" w:lineRule="exact"/>
              <w:ind w:right="11"/>
              <w:jc w:val="both"/>
              <w:rPr>
                <w:rFonts w:cs="Times New Roman"/>
                <w:szCs w:val="22"/>
              </w:rPr>
            </w:pPr>
          </w:p>
        </w:tc>
        <w:tc>
          <w:tcPr>
            <w:tcW w:w="1382" w:type="dxa"/>
          </w:tcPr>
          <w:p w14:paraId="1B4CACD9" w14:textId="5A980D90" w:rsidR="003C2963" w:rsidRPr="005855EF" w:rsidRDefault="003C2963" w:rsidP="003C2963">
            <w:pPr>
              <w:pStyle w:val="acctfourfigures"/>
              <w:tabs>
                <w:tab w:val="clear" w:pos="765"/>
                <w:tab w:val="decimal" w:pos="1064"/>
              </w:tabs>
              <w:spacing w:line="240" w:lineRule="exact"/>
              <w:ind w:right="11"/>
              <w:jc w:val="both"/>
              <w:rPr>
                <w:rFonts w:cs="Times New Roman"/>
                <w:szCs w:val="22"/>
              </w:rPr>
            </w:pPr>
            <w:r w:rsidRPr="00825D69">
              <w:t>28,480</w:t>
            </w:r>
          </w:p>
        </w:tc>
        <w:tc>
          <w:tcPr>
            <w:tcW w:w="178" w:type="dxa"/>
          </w:tcPr>
          <w:p w14:paraId="678FC3F7" w14:textId="77777777" w:rsidR="003C2963" w:rsidRPr="005855EF" w:rsidRDefault="003C2963" w:rsidP="003C2963">
            <w:pPr>
              <w:pStyle w:val="acctfourfigures"/>
              <w:tabs>
                <w:tab w:val="clear" w:pos="765"/>
                <w:tab w:val="decimal" w:pos="1064"/>
              </w:tabs>
              <w:spacing w:line="240" w:lineRule="exact"/>
              <w:ind w:right="11"/>
              <w:jc w:val="both"/>
              <w:rPr>
                <w:rFonts w:cs="Times New Roman"/>
                <w:szCs w:val="22"/>
              </w:rPr>
            </w:pPr>
          </w:p>
        </w:tc>
        <w:tc>
          <w:tcPr>
            <w:tcW w:w="1338" w:type="dxa"/>
          </w:tcPr>
          <w:p w14:paraId="115DD158" w14:textId="164D455A" w:rsidR="003C2963" w:rsidRPr="005855EF" w:rsidRDefault="003C2963" w:rsidP="003C2963">
            <w:pPr>
              <w:pStyle w:val="acctfourfigures"/>
              <w:tabs>
                <w:tab w:val="clear" w:pos="765"/>
                <w:tab w:val="decimal" w:pos="1064"/>
              </w:tabs>
              <w:spacing w:line="240" w:lineRule="exact"/>
              <w:ind w:right="11"/>
              <w:jc w:val="both"/>
              <w:rPr>
                <w:rFonts w:cs="Times New Roman"/>
                <w:szCs w:val="22"/>
              </w:rPr>
            </w:pPr>
            <w:r w:rsidRPr="00825D69">
              <w:t>30,198</w:t>
            </w:r>
          </w:p>
        </w:tc>
      </w:tr>
      <w:tr w:rsidR="003C2963" w:rsidRPr="005855EF" w14:paraId="3712841E" w14:textId="77777777" w:rsidTr="00AA6956">
        <w:tc>
          <w:tcPr>
            <w:tcW w:w="3161" w:type="dxa"/>
            <w:vAlign w:val="bottom"/>
          </w:tcPr>
          <w:p w14:paraId="5F924BD2" w14:textId="31536F68" w:rsidR="003C2963" w:rsidRPr="005855EF" w:rsidRDefault="003C2963" w:rsidP="003C2963">
            <w:pPr>
              <w:spacing w:line="240" w:lineRule="atLeast"/>
              <w:ind w:left="-70" w:right="-126"/>
              <w:rPr>
                <w:rFonts w:cs="Times New Roman"/>
                <w:szCs w:val="22"/>
              </w:rPr>
            </w:pPr>
            <w:r w:rsidRPr="005855EF">
              <w:rPr>
                <w:rFonts w:cs="Times New Roman"/>
                <w:szCs w:val="22"/>
              </w:rPr>
              <w:t>Transfers in (out)</w:t>
            </w:r>
          </w:p>
        </w:tc>
        <w:tc>
          <w:tcPr>
            <w:tcW w:w="1323" w:type="dxa"/>
          </w:tcPr>
          <w:p w14:paraId="0A7398ED" w14:textId="2D6A40B9" w:rsidR="003C2963" w:rsidRPr="005855EF" w:rsidRDefault="003C2963" w:rsidP="003C2963">
            <w:pPr>
              <w:pStyle w:val="acctfourfigures"/>
              <w:tabs>
                <w:tab w:val="clear" w:pos="765"/>
                <w:tab w:val="decimal" w:pos="1064"/>
              </w:tabs>
              <w:spacing w:line="240" w:lineRule="exact"/>
              <w:ind w:right="11"/>
              <w:jc w:val="both"/>
              <w:rPr>
                <w:rFonts w:cs="Times New Roman"/>
                <w:szCs w:val="22"/>
              </w:rPr>
            </w:pPr>
            <w:r w:rsidRPr="00825D69">
              <w:t>4,422</w:t>
            </w:r>
          </w:p>
        </w:tc>
        <w:tc>
          <w:tcPr>
            <w:tcW w:w="178" w:type="dxa"/>
          </w:tcPr>
          <w:p w14:paraId="0FBE6337" w14:textId="77777777" w:rsidR="003C2963" w:rsidRPr="005855EF" w:rsidRDefault="003C2963" w:rsidP="003C2963">
            <w:pPr>
              <w:pStyle w:val="acctfourfigures"/>
              <w:tabs>
                <w:tab w:val="clear" w:pos="765"/>
                <w:tab w:val="decimal" w:pos="1064"/>
              </w:tabs>
              <w:spacing w:line="240" w:lineRule="exact"/>
              <w:ind w:right="11"/>
              <w:jc w:val="both"/>
              <w:rPr>
                <w:rFonts w:cs="Times New Roman"/>
                <w:szCs w:val="22"/>
              </w:rPr>
            </w:pPr>
          </w:p>
        </w:tc>
        <w:tc>
          <w:tcPr>
            <w:tcW w:w="1379" w:type="dxa"/>
          </w:tcPr>
          <w:p w14:paraId="15F0E16A" w14:textId="6041C76E" w:rsidR="003C2963" w:rsidRPr="005855EF" w:rsidRDefault="003C2963" w:rsidP="003C2963">
            <w:pPr>
              <w:pStyle w:val="acctfourfigures"/>
              <w:tabs>
                <w:tab w:val="clear" w:pos="765"/>
                <w:tab w:val="decimal" w:pos="1064"/>
              </w:tabs>
              <w:spacing w:line="240" w:lineRule="exact"/>
              <w:ind w:right="11"/>
              <w:jc w:val="both"/>
              <w:rPr>
                <w:rFonts w:cs="Times New Roman"/>
                <w:szCs w:val="22"/>
              </w:rPr>
            </w:pPr>
            <w:r w:rsidRPr="00825D69">
              <w:t>-</w:t>
            </w:r>
          </w:p>
        </w:tc>
        <w:tc>
          <w:tcPr>
            <w:tcW w:w="180" w:type="dxa"/>
          </w:tcPr>
          <w:p w14:paraId="55046E55" w14:textId="77777777" w:rsidR="003C2963" w:rsidRPr="005855EF" w:rsidRDefault="003C2963" w:rsidP="003C2963">
            <w:pPr>
              <w:pStyle w:val="acctfourfigures"/>
              <w:tabs>
                <w:tab w:val="clear" w:pos="765"/>
                <w:tab w:val="decimal" w:pos="1064"/>
              </w:tabs>
              <w:spacing w:line="240" w:lineRule="exact"/>
              <w:ind w:right="11"/>
              <w:jc w:val="both"/>
              <w:rPr>
                <w:rFonts w:cs="Times New Roman"/>
                <w:szCs w:val="22"/>
              </w:rPr>
            </w:pPr>
          </w:p>
        </w:tc>
        <w:tc>
          <w:tcPr>
            <w:tcW w:w="1382" w:type="dxa"/>
          </w:tcPr>
          <w:p w14:paraId="26099004" w14:textId="568CB913" w:rsidR="003C2963" w:rsidRPr="005855EF" w:rsidRDefault="003C2963" w:rsidP="003C2963">
            <w:pPr>
              <w:pStyle w:val="acctfourfigures"/>
              <w:tabs>
                <w:tab w:val="clear" w:pos="765"/>
                <w:tab w:val="decimal" w:pos="1064"/>
              </w:tabs>
              <w:spacing w:line="240" w:lineRule="exact"/>
              <w:ind w:right="11"/>
              <w:jc w:val="both"/>
              <w:rPr>
                <w:rFonts w:cs="Times New Roman"/>
                <w:szCs w:val="22"/>
              </w:rPr>
            </w:pPr>
            <w:r w:rsidRPr="00825D69">
              <w:t>(4,422)</w:t>
            </w:r>
          </w:p>
        </w:tc>
        <w:tc>
          <w:tcPr>
            <w:tcW w:w="178" w:type="dxa"/>
          </w:tcPr>
          <w:p w14:paraId="57E6BAD3" w14:textId="77777777" w:rsidR="003C2963" w:rsidRPr="005855EF" w:rsidRDefault="003C2963" w:rsidP="003C2963">
            <w:pPr>
              <w:pStyle w:val="acctfourfigures"/>
              <w:tabs>
                <w:tab w:val="clear" w:pos="765"/>
                <w:tab w:val="decimal" w:pos="1064"/>
              </w:tabs>
              <w:spacing w:line="240" w:lineRule="exact"/>
              <w:ind w:right="11"/>
              <w:jc w:val="both"/>
              <w:rPr>
                <w:rFonts w:cs="Times New Roman"/>
                <w:szCs w:val="22"/>
              </w:rPr>
            </w:pPr>
          </w:p>
        </w:tc>
        <w:tc>
          <w:tcPr>
            <w:tcW w:w="1338" w:type="dxa"/>
          </w:tcPr>
          <w:p w14:paraId="499A1488" w14:textId="6FA5003E" w:rsidR="003C2963" w:rsidRPr="005855EF" w:rsidRDefault="003C2963" w:rsidP="003C2963">
            <w:pPr>
              <w:pStyle w:val="acctfourfigures"/>
              <w:tabs>
                <w:tab w:val="clear" w:pos="765"/>
                <w:tab w:val="decimal" w:pos="1064"/>
              </w:tabs>
              <w:spacing w:line="240" w:lineRule="exact"/>
              <w:ind w:right="11"/>
              <w:jc w:val="both"/>
              <w:rPr>
                <w:rFonts w:cs="Times New Roman"/>
                <w:szCs w:val="22"/>
              </w:rPr>
            </w:pPr>
            <w:r w:rsidRPr="00825D69">
              <w:t>-</w:t>
            </w:r>
          </w:p>
        </w:tc>
      </w:tr>
      <w:tr w:rsidR="003C2963" w:rsidRPr="005855EF" w14:paraId="42D7E23B" w14:textId="77777777" w:rsidTr="00AA6956">
        <w:tc>
          <w:tcPr>
            <w:tcW w:w="3161" w:type="dxa"/>
            <w:vAlign w:val="bottom"/>
          </w:tcPr>
          <w:p w14:paraId="1CCC45C5" w14:textId="20FFDF80" w:rsidR="003C2963" w:rsidRPr="005855EF" w:rsidRDefault="003C2963" w:rsidP="003C2963">
            <w:pPr>
              <w:spacing w:line="240" w:lineRule="atLeast"/>
              <w:ind w:left="-70" w:right="-126"/>
              <w:rPr>
                <w:rFonts w:cs="Times New Roman"/>
                <w:b/>
                <w:bCs/>
                <w:szCs w:val="22"/>
              </w:rPr>
            </w:pPr>
            <w:r w:rsidRPr="005855EF">
              <w:rPr>
                <w:rFonts w:cs="Times New Roman"/>
                <w:b/>
                <w:bCs/>
                <w:szCs w:val="22"/>
              </w:rPr>
              <w:t>At 3</w:t>
            </w:r>
            <w:r>
              <w:rPr>
                <w:rFonts w:cs="Times New Roman"/>
                <w:b/>
                <w:bCs/>
                <w:szCs w:val="22"/>
              </w:rPr>
              <w:t xml:space="preserve">0 June </w:t>
            </w:r>
            <w:r w:rsidRPr="005855EF">
              <w:rPr>
                <w:rFonts w:cs="Times New Roman"/>
                <w:b/>
                <w:bCs/>
                <w:szCs w:val="22"/>
              </w:rPr>
              <w:t>202</w:t>
            </w:r>
            <w:r>
              <w:rPr>
                <w:rFonts w:cs="Times New Roman"/>
                <w:b/>
                <w:bCs/>
                <w:szCs w:val="22"/>
              </w:rPr>
              <w:t>5</w:t>
            </w:r>
          </w:p>
        </w:tc>
        <w:tc>
          <w:tcPr>
            <w:tcW w:w="1323" w:type="dxa"/>
            <w:tcBorders>
              <w:top w:val="single" w:sz="4" w:space="0" w:color="auto"/>
              <w:left w:val="nil"/>
              <w:bottom w:val="single" w:sz="4" w:space="0" w:color="auto"/>
              <w:right w:val="nil"/>
            </w:tcBorders>
          </w:tcPr>
          <w:p w14:paraId="639D4C10" w14:textId="28072B68" w:rsidR="003C2963" w:rsidRPr="00050283" w:rsidRDefault="003C2963" w:rsidP="003C2963">
            <w:pPr>
              <w:pStyle w:val="acctfourfigures"/>
              <w:tabs>
                <w:tab w:val="clear" w:pos="765"/>
                <w:tab w:val="decimal" w:pos="1064"/>
              </w:tabs>
              <w:spacing w:line="240" w:lineRule="exact"/>
              <w:ind w:right="11"/>
              <w:jc w:val="both"/>
              <w:rPr>
                <w:rFonts w:cs="Times New Roman"/>
                <w:b/>
                <w:bCs/>
                <w:szCs w:val="22"/>
              </w:rPr>
            </w:pPr>
            <w:r w:rsidRPr="00AA6956">
              <w:rPr>
                <w:b/>
                <w:bCs/>
              </w:rPr>
              <w:t>429,782</w:t>
            </w:r>
          </w:p>
        </w:tc>
        <w:tc>
          <w:tcPr>
            <w:tcW w:w="178" w:type="dxa"/>
          </w:tcPr>
          <w:p w14:paraId="247BF62E" w14:textId="77777777" w:rsidR="003C2963" w:rsidRPr="00050283" w:rsidRDefault="003C2963" w:rsidP="003C2963">
            <w:pPr>
              <w:pStyle w:val="acctfourfigures"/>
              <w:tabs>
                <w:tab w:val="clear" w:pos="765"/>
                <w:tab w:val="decimal" w:pos="1064"/>
              </w:tabs>
              <w:spacing w:line="240" w:lineRule="exact"/>
              <w:ind w:right="11"/>
              <w:jc w:val="both"/>
              <w:rPr>
                <w:rFonts w:cs="Times New Roman"/>
                <w:b/>
                <w:bCs/>
                <w:szCs w:val="22"/>
              </w:rPr>
            </w:pPr>
          </w:p>
        </w:tc>
        <w:tc>
          <w:tcPr>
            <w:tcW w:w="1379" w:type="dxa"/>
            <w:tcBorders>
              <w:top w:val="single" w:sz="4" w:space="0" w:color="auto"/>
              <w:left w:val="nil"/>
              <w:bottom w:val="single" w:sz="4" w:space="0" w:color="auto"/>
              <w:right w:val="nil"/>
            </w:tcBorders>
          </w:tcPr>
          <w:p w14:paraId="429FF98F" w14:textId="36190960" w:rsidR="003C2963" w:rsidRPr="00050283" w:rsidRDefault="003C2963" w:rsidP="003C2963">
            <w:pPr>
              <w:pStyle w:val="acctfourfigures"/>
              <w:tabs>
                <w:tab w:val="clear" w:pos="765"/>
                <w:tab w:val="decimal" w:pos="1064"/>
              </w:tabs>
              <w:spacing w:line="240" w:lineRule="exact"/>
              <w:ind w:right="11"/>
              <w:jc w:val="both"/>
              <w:rPr>
                <w:rFonts w:cs="Times New Roman"/>
                <w:b/>
                <w:bCs/>
                <w:szCs w:val="22"/>
              </w:rPr>
            </w:pPr>
            <w:r w:rsidRPr="00AA6956">
              <w:rPr>
                <w:b/>
                <w:bCs/>
              </w:rPr>
              <w:t>32,621</w:t>
            </w:r>
          </w:p>
        </w:tc>
        <w:tc>
          <w:tcPr>
            <w:tcW w:w="180" w:type="dxa"/>
          </w:tcPr>
          <w:p w14:paraId="0E35BB4B" w14:textId="77777777" w:rsidR="003C2963" w:rsidRPr="00050283" w:rsidRDefault="003C2963" w:rsidP="003C2963">
            <w:pPr>
              <w:pStyle w:val="acctfourfigures"/>
              <w:tabs>
                <w:tab w:val="clear" w:pos="765"/>
                <w:tab w:val="decimal" w:pos="1064"/>
              </w:tabs>
              <w:spacing w:line="240" w:lineRule="exact"/>
              <w:ind w:right="11"/>
              <w:jc w:val="both"/>
              <w:rPr>
                <w:rFonts w:cs="Times New Roman"/>
                <w:b/>
                <w:bCs/>
                <w:szCs w:val="22"/>
              </w:rPr>
            </w:pPr>
          </w:p>
        </w:tc>
        <w:tc>
          <w:tcPr>
            <w:tcW w:w="1382" w:type="dxa"/>
            <w:tcBorders>
              <w:top w:val="single" w:sz="4" w:space="0" w:color="auto"/>
              <w:left w:val="nil"/>
              <w:bottom w:val="single" w:sz="4" w:space="0" w:color="auto"/>
              <w:right w:val="nil"/>
            </w:tcBorders>
          </w:tcPr>
          <w:p w14:paraId="3E5EE5A4" w14:textId="7989847C" w:rsidR="003C2963" w:rsidRPr="00050283" w:rsidRDefault="003C2963" w:rsidP="003C2963">
            <w:pPr>
              <w:pStyle w:val="acctfourfigures"/>
              <w:tabs>
                <w:tab w:val="clear" w:pos="765"/>
                <w:tab w:val="decimal" w:pos="1064"/>
              </w:tabs>
              <w:spacing w:line="240" w:lineRule="exact"/>
              <w:ind w:right="11"/>
              <w:jc w:val="both"/>
              <w:rPr>
                <w:rFonts w:cs="Times New Roman"/>
                <w:b/>
                <w:bCs/>
                <w:szCs w:val="22"/>
              </w:rPr>
            </w:pPr>
            <w:r w:rsidRPr="00AA6956">
              <w:rPr>
                <w:b/>
                <w:bCs/>
              </w:rPr>
              <w:t>107,862</w:t>
            </w:r>
          </w:p>
        </w:tc>
        <w:tc>
          <w:tcPr>
            <w:tcW w:w="178" w:type="dxa"/>
          </w:tcPr>
          <w:p w14:paraId="599CA3A9" w14:textId="77777777" w:rsidR="003C2963" w:rsidRPr="00050283" w:rsidRDefault="003C2963" w:rsidP="003C2963">
            <w:pPr>
              <w:pStyle w:val="acctfourfigures"/>
              <w:tabs>
                <w:tab w:val="clear" w:pos="765"/>
                <w:tab w:val="decimal" w:pos="1064"/>
              </w:tabs>
              <w:spacing w:line="240" w:lineRule="exact"/>
              <w:ind w:right="11"/>
              <w:jc w:val="both"/>
              <w:rPr>
                <w:rFonts w:cs="Times New Roman"/>
                <w:b/>
                <w:bCs/>
                <w:szCs w:val="22"/>
              </w:rPr>
            </w:pPr>
          </w:p>
        </w:tc>
        <w:tc>
          <w:tcPr>
            <w:tcW w:w="1338" w:type="dxa"/>
            <w:tcBorders>
              <w:top w:val="single" w:sz="4" w:space="0" w:color="auto"/>
              <w:left w:val="nil"/>
              <w:bottom w:val="single" w:sz="4" w:space="0" w:color="auto"/>
              <w:right w:val="nil"/>
            </w:tcBorders>
          </w:tcPr>
          <w:p w14:paraId="693F777D" w14:textId="2BAC765E" w:rsidR="003C2963" w:rsidRPr="00050283" w:rsidRDefault="003C2963" w:rsidP="003C2963">
            <w:pPr>
              <w:pStyle w:val="acctfourfigures"/>
              <w:tabs>
                <w:tab w:val="clear" w:pos="765"/>
                <w:tab w:val="decimal" w:pos="1064"/>
              </w:tabs>
              <w:spacing w:line="240" w:lineRule="exact"/>
              <w:ind w:right="11"/>
              <w:jc w:val="both"/>
              <w:rPr>
                <w:rFonts w:cs="Times New Roman"/>
                <w:b/>
                <w:bCs/>
                <w:szCs w:val="22"/>
              </w:rPr>
            </w:pPr>
            <w:r w:rsidRPr="00AA6956">
              <w:rPr>
                <w:b/>
                <w:bCs/>
              </w:rPr>
              <w:t>570,265</w:t>
            </w:r>
          </w:p>
        </w:tc>
      </w:tr>
      <w:tr w:rsidR="00EF177B" w:rsidRPr="005855EF" w14:paraId="0B072018" w14:textId="77777777" w:rsidTr="00562AE2">
        <w:tc>
          <w:tcPr>
            <w:tcW w:w="3161" w:type="dxa"/>
            <w:vAlign w:val="bottom"/>
          </w:tcPr>
          <w:p w14:paraId="7630C214" w14:textId="77777777" w:rsidR="00EF177B" w:rsidRPr="00AB5DFA" w:rsidRDefault="00EF177B" w:rsidP="00562AE2">
            <w:pPr>
              <w:spacing w:line="240" w:lineRule="atLeast"/>
              <w:ind w:left="-70" w:right="-126"/>
              <w:rPr>
                <w:rFonts w:cs="Times New Roman"/>
                <w:b/>
                <w:bCs/>
                <w:i/>
                <w:iCs/>
                <w:szCs w:val="22"/>
              </w:rPr>
            </w:pPr>
          </w:p>
        </w:tc>
        <w:tc>
          <w:tcPr>
            <w:tcW w:w="1323" w:type="dxa"/>
            <w:vAlign w:val="bottom"/>
          </w:tcPr>
          <w:p w14:paraId="47926A2F" w14:textId="77777777" w:rsidR="00EF177B" w:rsidRPr="0043459A" w:rsidRDefault="00EF177B" w:rsidP="00562AE2">
            <w:pPr>
              <w:pStyle w:val="acctfourfigures"/>
              <w:tabs>
                <w:tab w:val="clear" w:pos="765"/>
                <w:tab w:val="decimal" w:pos="1046"/>
              </w:tabs>
              <w:spacing w:line="240" w:lineRule="exact"/>
              <w:ind w:right="11"/>
              <w:rPr>
                <w:rFonts w:cs="Times New Roman"/>
                <w:szCs w:val="22"/>
              </w:rPr>
            </w:pPr>
          </w:p>
        </w:tc>
        <w:tc>
          <w:tcPr>
            <w:tcW w:w="178" w:type="dxa"/>
            <w:vAlign w:val="bottom"/>
          </w:tcPr>
          <w:p w14:paraId="57005CB9" w14:textId="77777777" w:rsidR="00EF177B" w:rsidRPr="0043459A" w:rsidRDefault="00EF177B" w:rsidP="00562AE2">
            <w:pPr>
              <w:pStyle w:val="acctfourfigures"/>
              <w:tabs>
                <w:tab w:val="clear" w:pos="765"/>
                <w:tab w:val="decimal" w:pos="1046"/>
              </w:tabs>
              <w:spacing w:line="240" w:lineRule="exact"/>
              <w:rPr>
                <w:rFonts w:cs="Times New Roman"/>
                <w:szCs w:val="22"/>
              </w:rPr>
            </w:pPr>
          </w:p>
        </w:tc>
        <w:tc>
          <w:tcPr>
            <w:tcW w:w="1379" w:type="dxa"/>
            <w:vAlign w:val="bottom"/>
          </w:tcPr>
          <w:p w14:paraId="43F20245" w14:textId="77777777" w:rsidR="00EF177B" w:rsidRPr="0043459A" w:rsidRDefault="00EF177B" w:rsidP="00562AE2">
            <w:pPr>
              <w:pStyle w:val="acctfourfigures"/>
              <w:tabs>
                <w:tab w:val="clear" w:pos="765"/>
                <w:tab w:val="decimal" w:pos="1046"/>
              </w:tabs>
              <w:spacing w:line="240" w:lineRule="exact"/>
              <w:ind w:right="11"/>
              <w:rPr>
                <w:rFonts w:cs="Times New Roman"/>
                <w:szCs w:val="22"/>
                <w:cs/>
                <w:lang w:bidi="th-TH"/>
              </w:rPr>
            </w:pPr>
          </w:p>
        </w:tc>
        <w:tc>
          <w:tcPr>
            <w:tcW w:w="180" w:type="dxa"/>
            <w:vAlign w:val="bottom"/>
          </w:tcPr>
          <w:p w14:paraId="364DDB79" w14:textId="77777777" w:rsidR="00EF177B" w:rsidRPr="0043459A" w:rsidRDefault="00EF177B" w:rsidP="00562AE2">
            <w:pPr>
              <w:pStyle w:val="acctfourfigures"/>
              <w:tabs>
                <w:tab w:val="clear" w:pos="765"/>
                <w:tab w:val="decimal" w:pos="1046"/>
              </w:tabs>
              <w:spacing w:line="240" w:lineRule="exact"/>
              <w:rPr>
                <w:rFonts w:cs="Times New Roman"/>
                <w:szCs w:val="22"/>
              </w:rPr>
            </w:pPr>
          </w:p>
        </w:tc>
        <w:tc>
          <w:tcPr>
            <w:tcW w:w="1382" w:type="dxa"/>
            <w:vAlign w:val="bottom"/>
          </w:tcPr>
          <w:p w14:paraId="63E97298" w14:textId="77777777" w:rsidR="00EF177B" w:rsidRPr="0043459A" w:rsidRDefault="00EF177B" w:rsidP="00562AE2">
            <w:pPr>
              <w:pStyle w:val="acctfourfigures"/>
              <w:tabs>
                <w:tab w:val="clear" w:pos="765"/>
                <w:tab w:val="decimal" w:pos="1046"/>
              </w:tabs>
              <w:spacing w:line="240" w:lineRule="exact"/>
              <w:ind w:right="11"/>
              <w:rPr>
                <w:rFonts w:cs="Times New Roman"/>
                <w:szCs w:val="22"/>
                <w:cs/>
                <w:lang w:bidi="th-TH"/>
              </w:rPr>
            </w:pPr>
          </w:p>
        </w:tc>
        <w:tc>
          <w:tcPr>
            <w:tcW w:w="178" w:type="dxa"/>
            <w:vAlign w:val="bottom"/>
          </w:tcPr>
          <w:p w14:paraId="0DDE0F8F" w14:textId="77777777" w:rsidR="00EF177B" w:rsidRPr="0043459A" w:rsidRDefault="00EF177B" w:rsidP="00562AE2">
            <w:pPr>
              <w:pStyle w:val="acctfourfigures"/>
              <w:tabs>
                <w:tab w:val="clear" w:pos="765"/>
                <w:tab w:val="decimal" w:pos="1046"/>
              </w:tabs>
              <w:spacing w:line="240" w:lineRule="exact"/>
              <w:rPr>
                <w:rFonts w:cs="Times New Roman"/>
                <w:szCs w:val="22"/>
              </w:rPr>
            </w:pPr>
          </w:p>
        </w:tc>
        <w:tc>
          <w:tcPr>
            <w:tcW w:w="1338" w:type="dxa"/>
            <w:vAlign w:val="bottom"/>
          </w:tcPr>
          <w:p w14:paraId="1B07885D" w14:textId="77777777" w:rsidR="00EF177B" w:rsidRPr="0043459A" w:rsidRDefault="00EF177B" w:rsidP="00562AE2">
            <w:pPr>
              <w:pStyle w:val="acctfourfigures"/>
              <w:tabs>
                <w:tab w:val="clear" w:pos="765"/>
                <w:tab w:val="decimal" w:pos="1046"/>
              </w:tabs>
              <w:spacing w:line="240" w:lineRule="exact"/>
              <w:ind w:right="11"/>
              <w:rPr>
                <w:rFonts w:cs="Times New Roman"/>
                <w:szCs w:val="22"/>
              </w:rPr>
            </w:pPr>
          </w:p>
        </w:tc>
      </w:tr>
      <w:tr w:rsidR="00EF177B" w:rsidRPr="005855EF" w14:paraId="2A8B8049" w14:textId="77777777" w:rsidTr="00562AE2">
        <w:tc>
          <w:tcPr>
            <w:tcW w:w="3161" w:type="dxa"/>
            <w:vAlign w:val="bottom"/>
          </w:tcPr>
          <w:p w14:paraId="48C3DE9D" w14:textId="77777777" w:rsidR="00EF177B" w:rsidRPr="00AB5DFA" w:rsidRDefault="00EF177B" w:rsidP="00562AE2">
            <w:pPr>
              <w:spacing w:line="240" w:lineRule="atLeast"/>
              <w:ind w:left="-70" w:right="-126"/>
              <w:rPr>
                <w:rFonts w:cs="Times New Roman"/>
                <w:b/>
                <w:bCs/>
                <w:i/>
                <w:iCs/>
                <w:szCs w:val="22"/>
              </w:rPr>
            </w:pPr>
          </w:p>
        </w:tc>
        <w:tc>
          <w:tcPr>
            <w:tcW w:w="1323" w:type="dxa"/>
            <w:vAlign w:val="bottom"/>
          </w:tcPr>
          <w:p w14:paraId="1D3FFA97" w14:textId="77777777" w:rsidR="00EF177B" w:rsidRPr="0043459A" w:rsidRDefault="00EF177B" w:rsidP="00562AE2">
            <w:pPr>
              <w:pStyle w:val="acctfourfigures"/>
              <w:tabs>
                <w:tab w:val="clear" w:pos="765"/>
                <w:tab w:val="decimal" w:pos="1046"/>
              </w:tabs>
              <w:spacing w:line="240" w:lineRule="exact"/>
              <w:ind w:right="11"/>
              <w:rPr>
                <w:rFonts w:cs="Times New Roman"/>
                <w:szCs w:val="22"/>
              </w:rPr>
            </w:pPr>
          </w:p>
        </w:tc>
        <w:tc>
          <w:tcPr>
            <w:tcW w:w="178" w:type="dxa"/>
            <w:vAlign w:val="bottom"/>
          </w:tcPr>
          <w:p w14:paraId="3A7D2642" w14:textId="77777777" w:rsidR="00EF177B" w:rsidRPr="0043459A" w:rsidRDefault="00EF177B" w:rsidP="00562AE2">
            <w:pPr>
              <w:pStyle w:val="acctfourfigures"/>
              <w:tabs>
                <w:tab w:val="clear" w:pos="765"/>
                <w:tab w:val="decimal" w:pos="1046"/>
              </w:tabs>
              <w:spacing w:line="240" w:lineRule="exact"/>
              <w:rPr>
                <w:rFonts w:cs="Times New Roman"/>
                <w:szCs w:val="22"/>
              </w:rPr>
            </w:pPr>
          </w:p>
        </w:tc>
        <w:tc>
          <w:tcPr>
            <w:tcW w:w="1379" w:type="dxa"/>
            <w:vAlign w:val="bottom"/>
          </w:tcPr>
          <w:p w14:paraId="6E317CAD" w14:textId="77777777" w:rsidR="00EF177B" w:rsidRPr="0043459A" w:rsidRDefault="00EF177B" w:rsidP="00562AE2">
            <w:pPr>
              <w:pStyle w:val="acctfourfigures"/>
              <w:tabs>
                <w:tab w:val="clear" w:pos="765"/>
                <w:tab w:val="decimal" w:pos="1046"/>
              </w:tabs>
              <w:spacing w:line="240" w:lineRule="exact"/>
              <w:ind w:right="11"/>
              <w:rPr>
                <w:rFonts w:cs="Times New Roman"/>
                <w:szCs w:val="22"/>
                <w:cs/>
                <w:lang w:bidi="th-TH"/>
              </w:rPr>
            </w:pPr>
          </w:p>
        </w:tc>
        <w:tc>
          <w:tcPr>
            <w:tcW w:w="180" w:type="dxa"/>
            <w:vAlign w:val="bottom"/>
          </w:tcPr>
          <w:p w14:paraId="7B88FCB8" w14:textId="77777777" w:rsidR="00EF177B" w:rsidRPr="0043459A" w:rsidRDefault="00EF177B" w:rsidP="00562AE2">
            <w:pPr>
              <w:pStyle w:val="acctfourfigures"/>
              <w:tabs>
                <w:tab w:val="clear" w:pos="765"/>
                <w:tab w:val="decimal" w:pos="1046"/>
              </w:tabs>
              <w:spacing w:line="240" w:lineRule="exact"/>
              <w:rPr>
                <w:rFonts w:cs="Times New Roman"/>
                <w:szCs w:val="22"/>
              </w:rPr>
            </w:pPr>
          </w:p>
        </w:tc>
        <w:tc>
          <w:tcPr>
            <w:tcW w:w="1382" w:type="dxa"/>
            <w:vAlign w:val="bottom"/>
          </w:tcPr>
          <w:p w14:paraId="5154130F" w14:textId="77777777" w:rsidR="00EF177B" w:rsidRPr="0043459A" w:rsidRDefault="00EF177B" w:rsidP="00562AE2">
            <w:pPr>
              <w:pStyle w:val="acctfourfigures"/>
              <w:tabs>
                <w:tab w:val="clear" w:pos="765"/>
                <w:tab w:val="decimal" w:pos="1046"/>
              </w:tabs>
              <w:spacing w:line="240" w:lineRule="exact"/>
              <w:ind w:right="11"/>
              <w:rPr>
                <w:rFonts w:cs="Times New Roman"/>
                <w:szCs w:val="22"/>
                <w:cs/>
                <w:lang w:bidi="th-TH"/>
              </w:rPr>
            </w:pPr>
          </w:p>
        </w:tc>
        <w:tc>
          <w:tcPr>
            <w:tcW w:w="178" w:type="dxa"/>
            <w:vAlign w:val="bottom"/>
          </w:tcPr>
          <w:p w14:paraId="216BF5CD" w14:textId="77777777" w:rsidR="00EF177B" w:rsidRPr="0043459A" w:rsidRDefault="00EF177B" w:rsidP="00562AE2">
            <w:pPr>
              <w:pStyle w:val="acctfourfigures"/>
              <w:tabs>
                <w:tab w:val="clear" w:pos="765"/>
                <w:tab w:val="decimal" w:pos="1046"/>
              </w:tabs>
              <w:spacing w:line="240" w:lineRule="exact"/>
              <w:rPr>
                <w:rFonts w:cs="Times New Roman"/>
                <w:szCs w:val="22"/>
              </w:rPr>
            </w:pPr>
          </w:p>
        </w:tc>
        <w:tc>
          <w:tcPr>
            <w:tcW w:w="1338" w:type="dxa"/>
            <w:vAlign w:val="bottom"/>
          </w:tcPr>
          <w:p w14:paraId="45C17AA9" w14:textId="77777777" w:rsidR="00EF177B" w:rsidRPr="0043459A" w:rsidRDefault="00EF177B" w:rsidP="00562AE2">
            <w:pPr>
              <w:pStyle w:val="acctfourfigures"/>
              <w:tabs>
                <w:tab w:val="clear" w:pos="765"/>
                <w:tab w:val="decimal" w:pos="1046"/>
              </w:tabs>
              <w:spacing w:line="240" w:lineRule="exact"/>
              <w:ind w:right="11"/>
              <w:rPr>
                <w:rFonts w:cs="Times New Roman"/>
                <w:szCs w:val="22"/>
              </w:rPr>
            </w:pPr>
          </w:p>
        </w:tc>
      </w:tr>
      <w:tr w:rsidR="00A43840" w:rsidRPr="005855EF" w14:paraId="3DC1DF96" w14:textId="77777777" w:rsidTr="00562AE2">
        <w:tc>
          <w:tcPr>
            <w:tcW w:w="3161" w:type="dxa"/>
            <w:vAlign w:val="bottom"/>
          </w:tcPr>
          <w:p w14:paraId="446EA398" w14:textId="074289E4" w:rsidR="00A43840" w:rsidRPr="005855EF" w:rsidRDefault="00CF27B2" w:rsidP="00562AE2">
            <w:pPr>
              <w:spacing w:line="240" w:lineRule="atLeast"/>
              <w:ind w:left="-70" w:right="-126"/>
              <w:rPr>
                <w:rFonts w:cs="Times New Roman"/>
                <w:szCs w:val="22"/>
              </w:rPr>
            </w:pPr>
            <w:r w:rsidRPr="00AB5DFA">
              <w:rPr>
                <w:rFonts w:cs="Times New Roman"/>
                <w:b/>
                <w:bCs/>
                <w:i/>
                <w:iCs/>
                <w:szCs w:val="22"/>
              </w:rPr>
              <w:t>Accumulated amortisation</w:t>
            </w:r>
          </w:p>
        </w:tc>
        <w:tc>
          <w:tcPr>
            <w:tcW w:w="1323" w:type="dxa"/>
            <w:vAlign w:val="bottom"/>
          </w:tcPr>
          <w:p w14:paraId="6386DEE0" w14:textId="27D12430" w:rsidR="00A43840" w:rsidRPr="0043459A" w:rsidRDefault="00A43840" w:rsidP="00562AE2">
            <w:pPr>
              <w:pStyle w:val="acctfourfigures"/>
              <w:tabs>
                <w:tab w:val="clear" w:pos="765"/>
                <w:tab w:val="decimal" w:pos="1046"/>
              </w:tabs>
              <w:spacing w:line="240" w:lineRule="exact"/>
              <w:ind w:right="11"/>
              <w:rPr>
                <w:rFonts w:cs="Times New Roman"/>
                <w:szCs w:val="22"/>
              </w:rPr>
            </w:pPr>
          </w:p>
        </w:tc>
        <w:tc>
          <w:tcPr>
            <w:tcW w:w="178" w:type="dxa"/>
            <w:vAlign w:val="bottom"/>
          </w:tcPr>
          <w:p w14:paraId="48211D5A" w14:textId="77777777" w:rsidR="00A43840" w:rsidRPr="0043459A" w:rsidRDefault="00A43840" w:rsidP="00562AE2">
            <w:pPr>
              <w:pStyle w:val="acctfourfigures"/>
              <w:tabs>
                <w:tab w:val="clear" w:pos="765"/>
                <w:tab w:val="decimal" w:pos="1046"/>
              </w:tabs>
              <w:spacing w:line="240" w:lineRule="exact"/>
              <w:rPr>
                <w:rFonts w:cs="Times New Roman"/>
                <w:szCs w:val="22"/>
              </w:rPr>
            </w:pPr>
          </w:p>
        </w:tc>
        <w:tc>
          <w:tcPr>
            <w:tcW w:w="1379" w:type="dxa"/>
            <w:vAlign w:val="bottom"/>
          </w:tcPr>
          <w:p w14:paraId="396FE7B4" w14:textId="474E7451" w:rsidR="00A43840" w:rsidRPr="0043459A" w:rsidRDefault="00A43840" w:rsidP="00562AE2">
            <w:pPr>
              <w:pStyle w:val="acctfourfigures"/>
              <w:tabs>
                <w:tab w:val="clear" w:pos="765"/>
                <w:tab w:val="decimal" w:pos="1046"/>
              </w:tabs>
              <w:spacing w:line="240" w:lineRule="exact"/>
              <w:ind w:right="11"/>
              <w:rPr>
                <w:rFonts w:cs="Times New Roman"/>
                <w:szCs w:val="22"/>
                <w:cs/>
                <w:lang w:bidi="th-TH"/>
              </w:rPr>
            </w:pPr>
          </w:p>
        </w:tc>
        <w:tc>
          <w:tcPr>
            <w:tcW w:w="180" w:type="dxa"/>
            <w:vAlign w:val="bottom"/>
          </w:tcPr>
          <w:p w14:paraId="1518AE59" w14:textId="77777777" w:rsidR="00A43840" w:rsidRPr="0043459A" w:rsidRDefault="00A43840" w:rsidP="00562AE2">
            <w:pPr>
              <w:pStyle w:val="acctfourfigures"/>
              <w:tabs>
                <w:tab w:val="clear" w:pos="765"/>
                <w:tab w:val="decimal" w:pos="1046"/>
              </w:tabs>
              <w:spacing w:line="240" w:lineRule="exact"/>
              <w:rPr>
                <w:rFonts w:cs="Times New Roman"/>
                <w:szCs w:val="22"/>
              </w:rPr>
            </w:pPr>
          </w:p>
        </w:tc>
        <w:tc>
          <w:tcPr>
            <w:tcW w:w="1382" w:type="dxa"/>
            <w:vAlign w:val="bottom"/>
          </w:tcPr>
          <w:p w14:paraId="6EE54A85" w14:textId="249D72EB" w:rsidR="00A43840" w:rsidRPr="0043459A" w:rsidRDefault="00A43840" w:rsidP="00562AE2">
            <w:pPr>
              <w:pStyle w:val="acctfourfigures"/>
              <w:tabs>
                <w:tab w:val="clear" w:pos="765"/>
                <w:tab w:val="decimal" w:pos="1046"/>
              </w:tabs>
              <w:spacing w:line="240" w:lineRule="exact"/>
              <w:ind w:right="11"/>
              <w:rPr>
                <w:rFonts w:cs="Times New Roman"/>
                <w:szCs w:val="22"/>
                <w:cs/>
                <w:lang w:bidi="th-TH"/>
              </w:rPr>
            </w:pPr>
          </w:p>
        </w:tc>
        <w:tc>
          <w:tcPr>
            <w:tcW w:w="178" w:type="dxa"/>
            <w:vAlign w:val="bottom"/>
          </w:tcPr>
          <w:p w14:paraId="6D68C760" w14:textId="77777777" w:rsidR="00A43840" w:rsidRPr="0043459A" w:rsidRDefault="00A43840" w:rsidP="00562AE2">
            <w:pPr>
              <w:pStyle w:val="acctfourfigures"/>
              <w:tabs>
                <w:tab w:val="clear" w:pos="765"/>
                <w:tab w:val="decimal" w:pos="1046"/>
              </w:tabs>
              <w:spacing w:line="240" w:lineRule="exact"/>
              <w:rPr>
                <w:rFonts w:cs="Times New Roman"/>
                <w:szCs w:val="22"/>
              </w:rPr>
            </w:pPr>
          </w:p>
        </w:tc>
        <w:tc>
          <w:tcPr>
            <w:tcW w:w="1338" w:type="dxa"/>
            <w:vAlign w:val="bottom"/>
          </w:tcPr>
          <w:p w14:paraId="67B59FD7" w14:textId="57E5C402" w:rsidR="00A43840" w:rsidRPr="0043459A" w:rsidRDefault="00A43840" w:rsidP="00562AE2">
            <w:pPr>
              <w:pStyle w:val="acctfourfigures"/>
              <w:tabs>
                <w:tab w:val="clear" w:pos="765"/>
                <w:tab w:val="decimal" w:pos="1046"/>
              </w:tabs>
              <w:spacing w:line="240" w:lineRule="exact"/>
              <w:ind w:right="11"/>
              <w:rPr>
                <w:rFonts w:cs="Times New Roman"/>
                <w:szCs w:val="22"/>
              </w:rPr>
            </w:pPr>
          </w:p>
        </w:tc>
      </w:tr>
      <w:tr w:rsidR="0043459A" w:rsidRPr="005855EF" w14:paraId="0D996855" w14:textId="77777777" w:rsidTr="00562AE2">
        <w:tc>
          <w:tcPr>
            <w:tcW w:w="3161" w:type="dxa"/>
            <w:vAlign w:val="bottom"/>
          </w:tcPr>
          <w:p w14:paraId="79F81A5E" w14:textId="32AEAE17" w:rsidR="0043459A" w:rsidRPr="005855EF" w:rsidRDefault="0043459A" w:rsidP="00562AE2">
            <w:pPr>
              <w:spacing w:line="240" w:lineRule="atLeast"/>
              <w:ind w:left="-70" w:right="-126"/>
              <w:rPr>
                <w:rFonts w:cs="Times New Roman"/>
                <w:szCs w:val="22"/>
              </w:rPr>
            </w:pPr>
            <w:r w:rsidRPr="005855EF">
              <w:rPr>
                <w:rFonts w:cs="Times New Roman"/>
                <w:szCs w:val="22"/>
              </w:rPr>
              <w:t xml:space="preserve">At </w:t>
            </w:r>
            <w:r w:rsidRPr="005855EF">
              <w:rPr>
                <w:rFonts w:cs="Times New Roman"/>
                <w:szCs w:val="22"/>
                <w:lang w:bidi="th-TH"/>
              </w:rPr>
              <w:t>1 January 202</w:t>
            </w:r>
            <w:r>
              <w:rPr>
                <w:rFonts w:cs="Times New Roman"/>
                <w:szCs w:val="22"/>
                <w:lang w:bidi="th-TH"/>
              </w:rPr>
              <w:t>4</w:t>
            </w:r>
          </w:p>
        </w:tc>
        <w:tc>
          <w:tcPr>
            <w:tcW w:w="1323" w:type="dxa"/>
            <w:vAlign w:val="bottom"/>
          </w:tcPr>
          <w:p w14:paraId="3E1887D4" w14:textId="3FF88905" w:rsidR="0043459A" w:rsidRPr="0043459A" w:rsidRDefault="0043459A" w:rsidP="00562AE2">
            <w:pPr>
              <w:pStyle w:val="acctfourfigures"/>
              <w:tabs>
                <w:tab w:val="clear" w:pos="765"/>
                <w:tab w:val="decimal" w:pos="1046"/>
              </w:tabs>
              <w:spacing w:line="240" w:lineRule="exact"/>
              <w:ind w:right="11"/>
              <w:rPr>
                <w:rFonts w:cs="Times New Roman"/>
                <w:szCs w:val="22"/>
                <w:lang w:bidi="th-TH"/>
              </w:rPr>
            </w:pPr>
            <w:r w:rsidRPr="0043459A">
              <w:rPr>
                <w:rFonts w:cs="Times New Roman"/>
                <w:szCs w:val="22"/>
                <w:cs/>
                <w:lang w:bidi="th-TH"/>
              </w:rPr>
              <w:t>(232</w:t>
            </w:r>
            <w:r w:rsidRPr="0043459A">
              <w:rPr>
                <w:rFonts w:cs="Times New Roman"/>
                <w:szCs w:val="22"/>
                <w:lang w:bidi="th-TH"/>
              </w:rPr>
              <w:t>,</w:t>
            </w:r>
            <w:r w:rsidRPr="0043459A">
              <w:rPr>
                <w:rFonts w:cs="Times New Roman"/>
                <w:szCs w:val="22"/>
                <w:cs/>
                <w:lang w:bidi="th-TH"/>
              </w:rPr>
              <w:t>796)</w:t>
            </w:r>
          </w:p>
        </w:tc>
        <w:tc>
          <w:tcPr>
            <w:tcW w:w="178" w:type="dxa"/>
            <w:vAlign w:val="bottom"/>
          </w:tcPr>
          <w:p w14:paraId="4E1F9746" w14:textId="77777777" w:rsidR="0043459A" w:rsidRPr="0043459A" w:rsidRDefault="0043459A" w:rsidP="00562AE2">
            <w:pPr>
              <w:pStyle w:val="acctfourfigures"/>
              <w:tabs>
                <w:tab w:val="clear" w:pos="765"/>
                <w:tab w:val="decimal" w:pos="1046"/>
              </w:tabs>
              <w:spacing w:line="240" w:lineRule="exact"/>
              <w:rPr>
                <w:rFonts w:cs="Times New Roman"/>
                <w:szCs w:val="22"/>
              </w:rPr>
            </w:pPr>
          </w:p>
        </w:tc>
        <w:tc>
          <w:tcPr>
            <w:tcW w:w="1379" w:type="dxa"/>
            <w:vAlign w:val="bottom"/>
          </w:tcPr>
          <w:p w14:paraId="2CFB284E" w14:textId="5F71A318" w:rsidR="0043459A" w:rsidRPr="0043459A" w:rsidRDefault="0043459A" w:rsidP="00562AE2">
            <w:pPr>
              <w:pStyle w:val="acctfourfigures"/>
              <w:tabs>
                <w:tab w:val="clear" w:pos="765"/>
                <w:tab w:val="decimal" w:pos="1046"/>
              </w:tabs>
              <w:spacing w:line="240" w:lineRule="exact"/>
              <w:ind w:right="11"/>
              <w:rPr>
                <w:rFonts w:cs="Times New Roman"/>
                <w:szCs w:val="22"/>
                <w:lang w:bidi="th-TH"/>
              </w:rPr>
            </w:pPr>
            <w:r w:rsidRPr="0043459A">
              <w:rPr>
                <w:rFonts w:cs="Times New Roman"/>
                <w:szCs w:val="22"/>
                <w:lang w:bidi="th-TH"/>
              </w:rPr>
              <w:t>-</w:t>
            </w:r>
          </w:p>
        </w:tc>
        <w:tc>
          <w:tcPr>
            <w:tcW w:w="180" w:type="dxa"/>
            <w:vAlign w:val="bottom"/>
          </w:tcPr>
          <w:p w14:paraId="3A4603F0" w14:textId="77777777" w:rsidR="0043459A" w:rsidRPr="0043459A" w:rsidRDefault="0043459A" w:rsidP="00562AE2">
            <w:pPr>
              <w:pStyle w:val="acctfourfigures"/>
              <w:tabs>
                <w:tab w:val="clear" w:pos="765"/>
                <w:tab w:val="decimal" w:pos="1046"/>
              </w:tabs>
              <w:spacing w:line="240" w:lineRule="exact"/>
              <w:rPr>
                <w:rFonts w:cs="Times New Roman"/>
                <w:szCs w:val="22"/>
              </w:rPr>
            </w:pPr>
          </w:p>
        </w:tc>
        <w:tc>
          <w:tcPr>
            <w:tcW w:w="1382" w:type="dxa"/>
            <w:vAlign w:val="bottom"/>
          </w:tcPr>
          <w:p w14:paraId="2B11F298" w14:textId="54EDB53B" w:rsidR="0043459A" w:rsidRPr="0043459A" w:rsidRDefault="0043459A" w:rsidP="00562AE2">
            <w:pPr>
              <w:pStyle w:val="acctfourfigures"/>
              <w:tabs>
                <w:tab w:val="clear" w:pos="765"/>
                <w:tab w:val="decimal" w:pos="1046"/>
              </w:tabs>
              <w:spacing w:line="240" w:lineRule="exact"/>
              <w:ind w:right="11"/>
              <w:rPr>
                <w:rFonts w:cs="Times New Roman"/>
                <w:szCs w:val="22"/>
                <w:lang w:bidi="th-TH"/>
              </w:rPr>
            </w:pPr>
            <w:r w:rsidRPr="0043459A">
              <w:rPr>
                <w:rFonts w:cs="Times New Roman"/>
                <w:szCs w:val="22"/>
                <w:lang w:bidi="th-TH"/>
              </w:rPr>
              <w:t>-</w:t>
            </w:r>
          </w:p>
        </w:tc>
        <w:tc>
          <w:tcPr>
            <w:tcW w:w="178" w:type="dxa"/>
            <w:vAlign w:val="bottom"/>
          </w:tcPr>
          <w:p w14:paraId="6A9473FA" w14:textId="77777777" w:rsidR="0043459A" w:rsidRPr="0043459A" w:rsidRDefault="0043459A" w:rsidP="00562AE2">
            <w:pPr>
              <w:pStyle w:val="acctfourfigures"/>
              <w:tabs>
                <w:tab w:val="clear" w:pos="765"/>
                <w:tab w:val="decimal" w:pos="1046"/>
              </w:tabs>
              <w:spacing w:line="240" w:lineRule="exact"/>
              <w:rPr>
                <w:rFonts w:cs="Times New Roman"/>
                <w:szCs w:val="22"/>
              </w:rPr>
            </w:pPr>
          </w:p>
        </w:tc>
        <w:tc>
          <w:tcPr>
            <w:tcW w:w="1338" w:type="dxa"/>
            <w:vAlign w:val="bottom"/>
          </w:tcPr>
          <w:p w14:paraId="5C3237F4" w14:textId="63B08B85" w:rsidR="0043459A" w:rsidRPr="0043459A" w:rsidRDefault="0043459A" w:rsidP="00562AE2">
            <w:pPr>
              <w:pStyle w:val="acctfourfigures"/>
              <w:tabs>
                <w:tab w:val="clear" w:pos="765"/>
                <w:tab w:val="decimal" w:pos="1046"/>
              </w:tabs>
              <w:spacing w:line="240" w:lineRule="exact"/>
              <w:ind w:right="11"/>
              <w:rPr>
                <w:rFonts w:cs="Times New Roman"/>
                <w:szCs w:val="22"/>
                <w:lang w:bidi="th-TH"/>
              </w:rPr>
            </w:pPr>
            <w:r w:rsidRPr="0043459A">
              <w:rPr>
                <w:rFonts w:cs="Times New Roman"/>
                <w:szCs w:val="22"/>
                <w:lang w:bidi="th-TH"/>
              </w:rPr>
              <w:t>(232,796)</w:t>
            </w:r>
          </w:p>
        </w:tc>
      </w:tr>
      <w:tr w:rsidR="0043459A" w:rsidRPr="005855EF" w14:paraId="0E0A2A18" w14:textId="77777777" w:rsidTr="00562AE2">
        <w:tc>
          <w:tcPr>
            <w:tcW w:w="3161" w:type="dxa"/>
            <w:vAlign w:val="bottom"/>
          </w:tcPr>
          <w:p w14:paraId="51AB4739" w14:textId="7B15C5CA" w:rsidR="0043459A" w:rsidRPr="005855EF" w:rsidRDefault="0043459A" w:rsidP="00562AE2">
            <w:pPr>
              <w:spacing w:line="240" w:lineRule="atLeast"/>
              <w:ind w:left="-70" w:right="-126"/>
              <w:rPr>
                <w:rFonts w:cs="Times New Roman"/>
                <w:szCs w:val="22"/>
              </w:rPr>
            </w:pPr>
            <w:bookmarkStart w:id="5" w:name="_Hlk93449823"/>
            <w:r w:rsidRPr="005855EF">
              <w:rPr>
                <w:rFonts w:cs="Times New Roman"/>
                <w:szCs w:val="22"/>
              </w:rPr>
              <w:t>Amortisation charge for the year</w:t>
            </w:r>
          </w:p>
        </w:tc>
        <w:tc>
          <w:tcPr>
            <w:tcW w:w="1323" w:type="dxa"/>
            <w:tcBorders>
              <w:bottom w:val="single" w:sz="4" w:space="0" w:color="auto"/>
            </w:tcBorders>
            <w:vAlign w:val="bottom"/>
          </w:tcPr>
          <w:p w14:paraId="32D8255B" w14:textId="7D331362" w:rsidR="0043459A" w:rsidRPr="005855EF" w:rsidRDefault="0043459A" w:rsidP="00562AE2">
            <w:pPr>
              <w:pStyle w:val="acctfourfigures"/>
              <w:tabs>
                <w:tab w:val="clear" w:pos="765"/>
                <w:tab w:val="decimal" w:pos="1046"/>
              </w:tabs>
              <w:spacing w:line="240" w:lineRule="exact"/>
              <w:ind w:right="11"/>
              <w:rPr>
                <w:rFonts w:cs="Times New Roman"/>
                <w:szCs w:val="22"/>
              </w:rPr>
            </w:pPr>
            <w:r w:rsidRPr="000637C7">
              <w:rPr>
                <w:rFonts w:cs="Times New Roman"/>
                <w:szCs w:val="22"/>
              </w:rPr>
              <w:t>(25,411)</w:t>
            </w:r>
          </w:p>
        </w:tc>
        <w:tc>
          <w:tcPr>
            <w:tcW w:w="178" w:type="dxa"/>
            <w:vAlign w:val="bottom"/>
          </w:tcPr>
          <w:p w14:paraId="291DF11F" w14:textId="77777777" w:rsidR="0043459A" w:rsidRPr="005855EF" w:rsidRDefault="0043459A" w:rsidP="00562AE2">
            <w:pPr>
              <w:pStyle w:val="acctfourfigures"/>
              <w:tabs>
                <w:tab w:val="clear" w:pos="765"/>
                <w:tab w:val="decimal" w:pos="1046"/>
              </w:tabs>
              <w:spacing w:line="240" w:lineRule="exact"/>
              <w:rPr>
                <w:rFonts w:cs="Times New Roman"/>
                <w:szCs w:val="22"/>
              </w:rPr>
            </w:pPr>
          </w:p>
        </w:tc>
        <w:tc>
          <w:tcPr>
            <w:tcW w:w="1379" w:type="dxa"/>
            <w:tcBorders>
              <w:bottom w:val="single" w:sz="4" w:space="0" w:color="auto"/>
            </w:tcBorders>
            <w:vAlign w:val="bottom"/>
          </w:tcPr>
          <w:p w14:paraId="7CB7FCAA" w14:textId="3D58658C" w:rsidR="0043459A" w:rsidRPr="00BE56C1" w:rsidRDefault="0043459A" w:rsidP="00562AE2">
            <w:pPr>
              <w:pStyle w:val="acctfourfigures"/>
              <w:tabs>
                <w:tab w:val="clear" w:pos="765"/>
                <w:tab w:val="decimal" w:pos="1046"/>
              </w:tabs>
              <w:spacing w:line="240" w:lineRule="exact"/>
              <w:ind w:right="11"/>
              <w:rPr>
                <w:rFonts w:cs="Times New Roman"/>
                <w:szCs w:val="22"/>
                <w:cs/>
                <w:lang w:bidi="th-TH"/>
              </w:rPr>
            </w:pPr>
            <w:r w:rsidRPr="00BE56C1">
              <w:rPr>
                <w:rFonts w:cs="Times New Roman"/>
                <w:szCs w:val="22"/>
                <w:lang w:bidi="th-TH"/>
              </w:rPr>
              <w:t>-</w:t>
            </w:r>
          </w:p>
        </w:tc>
        <w:tc>
          <w:tcPr>
            <w:tcW w:w="180" w:type="dxa"/>
            <w:vAlign w:val="bottom"/>
          </w:tcPr>
          <w:p w14:paraId="3964EDC2" w14:textId="77777777" w:rsidR="0043459A" w:rsidRPr="00BE56C1" w:rsidRDefault="0043459A" w:rsidP="00562AE2">
            <w:pPr>
              <w:pStyle w:val="acctfourfigures"/>
              <w:tabs>
                <w:tab w:val="clear" w:pos="765"/>
                <w:tab w:val="decimal" w:pos="1046"/>
              </w:tabs>
              <w:spacing w:line="240" w:lineRule="exact"/>
              <w:rPr>
                <w:rFonts w:cs="Times New Roman"/>
                <w:szCs w:val="22"/>
              </w:rPr>
            </w:pPr>
          </w:p>
        </w:tc>
        <w:tc>
          <w:tcPr>
            <w:tcW w:w="1382" w:type="dxa"/>
            <w:tcBorders>
              <w:bottom w:val="single" w:sz="4" w:space="0" w:color="auto"/>
            </w:tcBorders>
            <w:vAlign w:val="bottom"/>
          </w:tcPr>
          <w:p w14:paraId="700209CF" w14:textId="45FB7D84" w:rsidR="0043459A" w:rsidRPr="00BE56C1" w:rsidRDefault="0043459A" w:rsidP="00562AE2">
            <w:pPr>
              <w:pStyle w:val="acctfourfigures"/>
              <w:tabs>
                <w:tab w:val="clear" w:pos="765"/>
                <w:tab w:val="decimal" w:pos="1046"/>
              </w:tabs>
              <w:spacing w:line="240" w:lineRule="exact"/>
              <w:ind w:right="11"/>
              <w:rPr>
                <w:rFonts w:cs="Times New Roman"/>
                <w:szCs w:val="22"/>
                <w:cs/>
                <w:lang w:bidi="th-TH"/>
              </w:rPr>
            </w:pPr>
            <w:r w:rsidRPr="00BE56C1">
              <w:rPr>
                <w:rFonts w:cs="Times New Roman"/>
                <w:szCs w:val="22"/>
                <w:lang w:bidi="th-TH"/>
              </w:rPr>
              <w:t>-</w:t>
            </w:r>
          </w:p>
        </w:tc>
        <w:tc>
          <w:tcPr>
            <w:tcW w:w="178" w:type="dxa"/>
            <w:tcBorders>
              <w:bottom w:val="single" w:sz="4" w:space="0" w:color="auto"/>
            </w:tcBorders>
            <w:vAlign w:val="bottom"/>
          </w:tcPr>
          <w:p w14:paraId="193F3E57" w14:textId="77777777" w:rsidR="0043459A" w:rsidRPr="005855EF" w:rsidRDefault="0043459A" w:rsidP="00562AE2">
            <w:pPr>
              <w:pStyle w:val="acctfourfigures"/>
              <w:tabs>
                <w:tab w:val="clear" w:pos="765"/>
                <w:tab w:val="decimal" w:pos="1046"/>
              </w:tabs>
              <w:spacing w:line="240" w:lineRule="exact"/>
              <w:rPr>
                <w:rFonts w:cs="Times New Roman"/>
                <w:szCs w:val="22"/>
              </w:rPr>
            </w:pPr>
          </w:p>
        </w:tc>
        <w:tc>
          <w:tcPr>
            <w:tcW w:w="1338" w:type="dxa"/>
            <w:tcBorders>
              <w:bottom w:val="single" w:sz="4" w:space="0" w:color="auto"/>
            </w:tcBorders>
            <w:vAlign w:val="bottom"/>
          </w:tcPr>
          <w:p w14:paraId="2A475810" w14:textId="2E175D05" w:rsidR="0043459A" w:rsidRPr="005855EF" w:rsidRDefault="0043459A" w:rsidP="00562AE2">
            <w:pPr>
              <w:pStyle w:val="acctfourfigures"/>
              <w:tabs>
                <w:tab w:val="clear" w:pos="765"/>
                <w:tab w:val="decimal" w:pos="1046"/>
              </w:tabs>
              <w:spacing w:line="240" w:lineRule="exact"/>
              <w:ind w:right="11"/>
              <w:rPr>
                <w:rFonts w:cs="Times New Roman"/>
                <w:szCs w:val="22"/>
              </w:rPr>
            </w:pPr>
            <w:r w:rsidRPr="000637C7">
              <w:rPr>
                <w:rFonts w:cs="Times New Roman"/>
                <w:szCs w:val="22"/>
              </w:rPr>
              <w:t>(25,411)</w:t>
            </w:r>
          </w:p>
        </w:tc>
      </w:tr>
      <w:bookmarkEnd w:id="5"/>
      <w:tr w:rsidR="0043459A" w:rsidRPr="005855EF" w14:paraId="20BA161D" w14:textId="77777777" w:rsidTr="00562AE2">
        <w:tc>
          <w:tcPr>
            <w:tcW w:w="3161" w:type="dxa"/>
            <w:vAlign w:val="bottom"/>
          </w:tcPr>
          <w:p w14:paraId="36FD8AC0" w14:textId="45F730D4" w:rsidR="0043459A" w:rsidRPr="005855EF" w:rsidRDefault="0043459A" w:rsidP="00562AE2">
            <w:pPr>
              <w:spacing w:line="240" w:lineRule="atLeast"/>
              <w:ind w:left="-70" w:right="-126"/>
              <w:rPr>
                <w:rFonts w:cs="Times New Roman"/>
                <w:szCs w:val="22"/>
              </w:rPr>
            </w:pPr>
            <w:r w:rsidRPr="005855EF">
              <w:rPr>
                <w:rFonts w:cs="Times New Roman"/>
                <w:b/>
                <w:bCs/>
                <w:szCs w:val="22"/>
              </w:rPr>
              <w:t>At 31 December 202</w:t>
            </w:r>
            <w:r>
              <w:rPr>
                <w:rFonts w:cs="Times New Roman"/>
                <w:b/>
                <w:bCs/>
                <w:szCs w:val="22"/>
              </w:rPr>
              <w:t>4</w:t>
            </w:r>
            <w:r w:rsidRPr="005855EF">
              <w:rPr>
                <w:rFonts w:cs="Times New Roman"/>
                <w:b/>
                <w:bCs/>
                <w:szCs w:val="22"/>
              </w:rPr>
              <w:t xml:space="preserve"> and</w:t>
            </w:r>
          </w:p>
        </w:tc>
        <w:tc>
          <w:tcPr>
            <w:tcW w:w="1323" w:type="dxa"/>
            <w:tcBorders>
              <w:top w:val="single" w:sz="4" w:space="0" w:color="auto"/>
            </w:tcBorders>
            <w:vAlign w:val="bottom"/>
          </w:tcPr>
          <w:p w14:paraId="37C0ABC9" w14:textId="1554BADD" w:rsidR="0043459A" w:rsidRPr="005855EF" w:rsidRDefault="0043459A" w:rsidP="00562AE2">
            <w:pPr>
              <w:pStyle w:val="acctfourfigures"/>
              <w:tabs>
                <w:tab w:val="clear" w:pos="765"/>
                <w:tab w:val="decimal" w:pos="1046"/>
              </w:tabs>
              <w:spacing w:line="240" w:lineRule="exact"/>
              <w:ind w:right="11"/>
              <w:rPr>
                <w:rFonts w:cs="Times New Roman"/>
                <w:szCs w:val="22"/>
              </w:rPr>
            </w:pPr>
          </w:p>
        </w:tc>
        <w:tc>
          <w:tcPr>
            <w:tcW w:w="178" w:type="dxa"/>
            <w:vAlign w:val="bottom"/>
          </w:tcPr>
          <w:p w14:paraId="758B1528" w14:textId="77777777" w:rsidR="0043459A" w:rsidRPr="005855EF" w:rsidRDefault="0043459A" w:rsidP="00562AE2">
            <w:pPr>
              <w:pStyle w:val="acctfourfigures"/>
              <w:tabs>
                <w:tab w:val="clear" w:pos="765"/>
                <w:tab w:val="decimal" w:pos="1046"/>
              </w:tabs>
              <w:spacing w:line="240" w:lineRule="exact"/>
              <w:rPr>
                <w:rFonts w:cs="Times New Roman"/>
                <w:szCs w:val="22"/>
              </w:rPr>
            </w:pPr>
          </w:p>
        </w:tc>
        <w:tc>
          <w:tcPr>
            <w:tcW w:w="1379" w:type="dxa"/>
            <w:tcBorders>
              <w:top w:val="single" w:sz="4" w:space="0" w:color="auto"/>
            </w:tcBorders>
            <w:vAlign w:val="bottom"/>
          </w:tcPr>
          <w:p w14:paraId="73B7A93F" w14:textId="3FC2200F" w:rsidR="0043459A" w:rsidRPr="005855EF" w:rsidRDefault="0043459A" w:rsidP="00562AE2">
            <w:pPr>
              <w:pStyle w:val="acctfourfigures"/>
              <w:tabs>
                <w:tab w:val="clear" w:pos="765"/>
                <w:tab w:val="decimal" w:pos="1046"/>
              </w:tabs>
              <w:spacing w:line="240" w:lineRule="exact"/>
              <w:ind w:right="11"/>
              <w:rPr>
                <w:rFonts w:cs="Times New Roman"/>
                <w:szCs w:val="22"/>
                <w:cs/>
                <w:lang w:bidi="th-TH"/>
              </w:rPr>
            </w:pPr>
          </w:p>
        </w:tc>
        <w:tc>
          <w:tcPr>
            <w:tcW w:w="180" w:type="dxa"/>
            <w:vAlign w:val="bottom"/>
          </w:tcPr>
          <w:p w14:paraId="67E4D0B1" w14:textId="77777777" w:rsidR="0043459A" w:rsidRPr="005855EF" w:rsidRDefault="0043459A" w:rsidP="00562AE2">
            <w:pPr>
              <w:pStyle w:val="acctfourfigures"/>
              <w:tabs>
                <w:tab w:val="clear" w:pos="765"/>
                <w:tab w:val="decimal" w:pos="1046"/>
              </w:tabs>
              <w:spacing w:line="240" w:lineRule="exact"/>
              <w:rPr>
                <w:rFonts w:cs="Times New Roman"/>
                <w:szCs w:val="22"/>
              </w:rPr>
            </w:pPr>
          </w:p>
        </w:tc>
        <w:tc>
          <w:tcPr>
            <w:tcW w:w="1382" w:type="dxa"/>
            <w:tcBorders>
              <w:top w:val="single" w:sz="4" w:space="0" w:color="auto"/>
            </w:tcBorders>
            <w:vAlign w:val="bottom"/>
          </w:tcPr>
          <w:p w14:paraId="50270B6A" w14:textId="599EE4F3" w:rsidR="0043459A" w:rsidRPr="005855EF" w:rsidRDefault="0043459A" w:rsidP="00562AE2">
            <w:pPr>
              <w:pStyle w:val="acctfourfigures"/>
              <w:tabs>
                <w:tab w:val="clear" w:pos="765"/>
                <w:tab w:val="decimal" w:pos="1046"/>
              </w:tabs>
              <w:spacing w:line="240" w:lineRule="exact"/>
              <w:ind w:right="11"/>
              <w:rPr>
                <w:rFonts w:cs="Times New Roman"/>
                <w:szCs w:val="22"/>
                <w:cs/>
                <w:lang w:bidi="th-TH"/>
              </w:rPr>
            </w:pPr>
          </w:p>
        </w:tc>
        <w:tc>
          <w:tcPr>
            <w:tcW w:w="178" w:type="dxa"/>
            <w:tcBorders>
              <w:top w:val="single" w:sz="4" w:space="0" w:color="auto"/>
            </w:tcBorders>
            <w:vAlign w:val="bottom"/>
          </w:tcPr>
          <w:p w14:paraId="04EDB7AE" w14:textId="77777777" w:rsidR="0043459A" w:rsidRPr="005855EF" w:rsidRDefault="0043459A" w:rsidP="00562AE2">
            <w:pPr>
              <w:pStyle w:val="acctfourfigures"/>
              <w:tabs>
                <w:tab w:val="clear" w:pos="765"/>
                <w:tab w:val="decimal" w:pos="1046"/>
              </w:tabs>
              <w:spacing w:line="240" w:lineRule="exact"/>
              <w:rPr>
                <w:rFonts w:cs="Times New Roman"/>
                <w:szCs w:val="22"/>
              </w:rPr>
            </w:pPr>
          </w:p>
        </w:tc>
        <w:tc>
          <w:tcPr>
            <w:tcW w:w="1338" w:type="dxa"/>
            <w:tcBorders>
              <w:top w:val="single" w:sz="4" w:space="0" w:color="auto"/>
            </w:tcBorders>
            <w:vAlign w:val="bottom"/>
          </w:tcPr>
          <w:p w14:paraId="2EAC3D58" w14:textId="55312680" w:rsidR="0043459A" w:rsidRPr="005855EF" w:rsidRDefault="0043459A" w:rsidP="00562AE2">
            <w:pPr>
              <w:pStyle w:val="acctfourfigures"/>
              <w:tabs>
                <w:tab w:val="clear" w:pos="765"/>
                <w:tab w:val="decimal" w:pos="1046"/>
              </w:tabs>
              <w:spacing w:line="240" w:lineRule="exact"/>
              <w:ind w:right="11"/>
              <w:rPr>
                <w:rFonts w:cs="Times New Roman"/>
                <w:szCs w:val="22"/>
              </w:rPr>
            </w:pPr>
          </w:p>
        </w:tc>
      </w:tr>
      <w:tr w:rsidR="0043459A" w:rsidRPr="005855EF" w14:paraId="5A1F72DB" w14:textId="77777777" w:rsidTr="00562AE2">
        <w:tc>
          <w:tcPr>
            <w:tcW w:w="3161" w:type="dxa"/>
            <w:vAlign w:val="bottom"/>
          </w:tcPr>
          <w:p w14:paraId="1DEF1268" w14:textId="6DB0F7AC" w:rsidR="0043459A" w:rsidRPr="005855EF" w:rsidRDefault="0043459A" w:rsidP="00562AE2">
            <w:pPr>
              <w:spacing w:line="240" w:lineRule="atLeast"/>
              <w:ind w:left="-70" w:right="-126"/>
              <w:rPr>
                <w:rFonts w:cs="Times New Roman"/>
                <w:b/>
                <w:bCs/>
                <w:szCs w:val="22"/>
                <w:lang w:bidi="th-TH"/>
              </w:rPr>
            </w:pPr>
            <w:r w:rsidRPr="005855EF">
              <w:rPr>
                <w:rFonts w:cs="Times New Roman"/>
                <w:b/>
                <w:bCs/>
                <w:szCs w:val="22"/>
                <w:lang w:bidi="th-TH"/>
              </w:rPr>
              <w:t xml:space="preserve">   1 January 202</w:t>
            </w:r>
            <w:r>
              <w:rPr>
                <w:rFonts w:cs="Times New Roman"/>
                <w:b/>
                <w:bCs/>
                <w:szCs w:val="22"/>
                <w:lang w:bidi="th-TH"/>
              </w:rPr>
              <w:t>5</w:t>
            </w:r>
          </w:p>
        </w:tc>
        <w:tc>
          <w:tcPr>
            <w:tcW w:w="1323" w:type="dxa"/>
            <w:vAlign w:val="bottom"/>
          </w:tcPr>
          <w:p w14:paraId="77A1D846" w14:textId="32309A5C" w:rsidR="0043459A" w:rsidRPr="005855EF" w:rsidRDefault="0043459A" w:rsidP="00562AE2">
            <w:pPr>
              <w:pStyle w:val="acctfourfigures"/>
              <w:tabs>
                <w:tab w:val="clear" w:pos="765"/>
                <w:tab w:val="decimal" w:pos="1046"/>
              </w:tabs>
              <w:spacing w:line="240" w:lineRule="exact"/>
              <w:ind w:right="11"/>
              <w:rPr>
                <w:rFonts w:cs="Times New Roman"/>
                <w:b/>
                <w:bCs/>
                <w:szCs w:val="22"/>
              </w:rPr>
            </w:pPr>
            <w:r w:rsidRPr="000637C7">
              <w:rPr>
                <w:rFonts w:cs="Times New Roman"/>
                <w:b/>
                <w:bCs/>
                <w:szCs w:val="22"/>
              </w:rPr>
              <w:t>(</w:t>
            </w:r>
            <w:r>
              <w:rPr>
                <w:rFonts w:cs="Times New Roman"/>
                <w:b/>
                <w:bCs/>
                <w:szCs w:val="22"/>
              </w:rPr>
              <w:t>258</w:t>
            </w:r>
            <w:r w:rsidRPr="000637C7">
              <w:rPr>
                <w:rFonts w:cs="Times New Roman"/>
                <w:b/>
                <w:bCs/>
                <w:szCs w:val="22"/>
              </w:rPr>
              <w:t>,</w:t>
            </w:r>
            <w:r>
              <w:rPr>
                <w:rFonts w:cs="Times New Roman"/>
                <w:b/>
                <w:bCs/>
                <w:szCs w:val="22"/>
              </w:rPr>
              <w:t>207</w:t>
            </w:r>
            <w:r w:rsidRPr="000637C7">
              <w:rPr>
                <w:rFonts w:cs="Times New Roman"/>
                <w:b/>
                <w:bCs/>
                <w:szCs w:val="22"/>
              </w:rPr>
              <w:t>)</w:t>
            </w:r>
          </w:p>
        </w:tc>
        <w:tc>
          <w:tcPr>
            <w:tcW w:w="178" w:type="dxa"/>
            <w:vAlign w:val="bottom"/>
          </w:tcPr>
          <w:p w14:paraId="16F2F3FD" w14:textId="77777777" w:rsidR="0043459A" w:rsidRPr="005855EF" w:rsidRDefault="0043459A" w:rsidP="00562AE2">
            <w:pPr>
              <w:pStyle w:val="acctfourfigures"/>
              <w:tabs>
                <w:tab w:val="clear" w:pos="765"/>
                <w:tab w:val="decimal" w:pos="1046"/>
              </w:tabs>
              <w:spacing w:line="240" w:lineRule="exact"/>
              <w:rPr>
                <w:rFonts w:cs="Times New Roman"/>
                <w:b/>
                <w:bCs/>
                <w:szCs w:val="22"/>
              </w:rPr>
            </w:pPr>
          </w:p>
        </w:tc>
        <w:tc>
          <w:tcPr>
            <w:tcW w:w="1379" w:type="dxa"/>
            <w:vAlign w:val="bottom"/>
          </w:tcPr>
          <w:p w14:paraId="0186DC73" w14:textId="0D9E8049" w:rsidR="0043459A" w:rsidRPr="00B306F7" w:rsidRDefault="0043459A" w:rsidP="00562AE2">
            <w:pPr>
              <w:pStyle w:val="acctfourfigures"/>
              <w:tabs>
                <w:tab w:val="clear" w:pos="765"/>
                <w:tab w:val="decimal" w:pos="1046"/>
              </w:tabs>
              <w:spacing w:line="240" w:lineRule="exact"/>
              <w:ind w:right="11"/>
              <w:rPr>
                <w:rFonts w:cs="Times New Roman"/>
                <w:szCs w:val="22"/>
                <w:cs/>
                <w:lang w:val="en-US" w:bidi="th-TH"/>
              </w:rPr>
            </w:pPr>
            <w:r w:rsidRPr="00B306F7">
              <w:rPr>
                <w:rFonts w:cs="Times New Roman"/>
                <w:szCs w:val="22"/>
                <w:lang w:bidi="th-TH"/>
              </w:rPr>
              <w:t>-</w:t>
            </w:r>
          </w:p>
        </w:tc>
        <w:tc>
          <w:tcPr>
            <w:tcW w:w="180" w:type="dxa"/>
            <w:vAlign w:val="bottom"/>
          </w:tcPr>
          <w:p w14:paraId="2DC3C959" w14:textId="77777777" w:rsidR="0043459A" w:rsidRPr="00B306F7" w:rsidRDefault="0043459A" w:rsidP="00562AE2">
            <w:pPr>
              <w:pStyle w:val="acctfourfigures"/>
              <w:tabs>
                <w:tab w:val="clear" w:pos="765"/>
                <w:tab w:val="decimal" w:pos="1046"/>
              </w:tabs>
              <w:spacing w:line="240" w:lineRule="exact"/>
              <w:rPr>
                <w:rFonts w:cs="Times New Roman"/>
                <w:szCs w:val="22"/>
              </w:rPr>
            </w:pPr>
          </w:p>
        </w:tc>
        <w:tc>
          <w:tcPr>
            <w:tcW w:w="1382" w:type="dxa"/>
            <w:vAlign w:val="bottom"/>
          </w:tcPr>
          <w:p w14:paraId="4B101D32" w14:textId="14AC213A" w:rsidR="0043459A" w:rsidRPr="00B306F7" w:rsidRDefault="0043459A" w:rsidP="00562AE2">
            <w:pPr>
              <w:pStyle w:val="acctfourfigures"/>
              <w:tabs>
                <w:tab w:val="clear" w:pos="765"/>
                <w:tab w:val="decimal" w:pos="1046"/>
              </w:tabs>
              <w:spacing w:line="240" w:lineRule="exact"/>
              <w:ind w:right="11"/>
              <w:rPr>
                <w:rFonts w:cs="Times New Roman"/>
                <w:szCs w:val="22"/>
                <w:cs/>
                <w:lang w:bidi="th-TH"/>
              </w:rPr>
            </w:pPr>
            <w:r w:rsidRPr="00B306F7">
              <w:rPr>
                <w:rFonts w:cs="Times New Roman"/>
                <w:szCs w:val="22"/>
                <w:lang w:bidi="th-TH"/>
              </w:rPr>
              <w:t>-</w:t>
            </w:r>
          </w:p>
        </w:tc>
        <w:tc>
          <w:tcPr>
            <w:tcW w:w="178" w:type="dxa"/>
            <w:vAlign w:val="bottom"/>
          </w:tcPr>
          <w:p w14:paraId="443CDF8B" w14:textId="77777777" w:rsidR="0043459A" w:rsidRPr="005855EF" w:rsidRDefault="0043459A" w:rsidP="00562AE2">
            <w:pPr>
              <w:pStyle w:val="acctfourfigures"/>
              <w:tabs>
                <w:tab w:val="clear" w:pos="765"/>
                <w:tab w:val="decimal" w:pos="1046"/>
              </w:tabs>
              <w:spacing w:line="240" w:lineRule="exact"/>
              <w:rPr>
                <w:rFonts w:cs="Times New Roman"/>
                <w:b/>
                <w:bCs/>
                <w:szCs w:val="22"/>
              </w:rPr>
            </w:pPr>
          </w:p>
        </w:tc>
        <w:tc>
          <w:tcPr>
            <w:tcW w:w="1338" w:type="dxa"/>
            <w:vAlign w:val="bottom"/>
          </w:tcPr>
          <w:p w14:paraId="6E58A784" w14:textId="2A836418" w:rsidR="0043459A" w:rsidRPr="005855EF" w:rsidRDefault="0043459A" w:rsidP="00562AE2">
            <w:pPr>
              <w:pStyle w:val="acctfourfigures"/>
              <w:tabs>
                <w:tab w:val="clear" w:pos="765"/>
                <w:tab w:val="decimal" w:pos="1046"/>
              </w:tabs>
              <w:spacing w:line="240" w:lineRule="exact"/>
              <w:ind w:right="11"/>
              <w:rPr>
                <w:rFonts w:cs="Times New Roman"/>
                <w:b/>
                <w:bCs/>
                <w:szCs w:val="22"/>
              </w:rPr>
            </w:pPr>
            <w:r w:rsidRPr="000637C7">
              <w:rPr>
                <w:rFonts w:cs="Times New Roman"/>
                <w:b/>
                <w:bCs/>
                <w:szCs w:val="22"/>
              </w:rPr>
              <w:t>(258,207)</w:t>
            </w:r>
          </w:p>
        </w:tc>
      </w:tr>
      <w:tr w:rsidR="003C2963" w:rsidRPr="005855EF" w14:paraId="651F0146" w14:textId="77777777" w:rsidTr="00AA6956">
        <w:tc>
          <w:tcPr>
            <w:tcW w:w="3161" w:type="dxa"/>
            <w:vAlign w:val="bottom"/>
          </w:tcPr>
          <w:p w14:paraId="6B2530C9" w14:textId="5E611D49" w:rsidR="003C2963" w:rsidRPr="005855EF" w:rsidRDefault="003C2963" w:rsidP="003C2963">
            <w:pPr>
              <w:spacing w:line="240" w:lineRule="atLeast"/>
              <w:ind w:left="-70" w:right="-126"/>
              <w:rPr>
                <w:rFonts w:cs="Times New Roman"/>
                <w:szCs w:val="22"/>
              </w:rPr>
            </w:pPr>
            <w:r w:rsidRPr="005855EF">
              <w:rPr>
                <w:rFonts w:cs="Times New Roman"/>
                <w:szCs w:val="22"/>
              </w:rPr>
              <w:t xml:space="preserve">Amortisation charge for the </w:t>
            </w:r>
            <w:r>
              <w:rPr>
                <w:rFonts w:cs="Times New Roman"/>
                <w:szCs w:val="22"/>
              </w:rPr>
              <w:t>period</w:t>
            </w:r>
          </w:p>
        </w:tc>
        <w:tc>
          <w:tcPr>
            <w:tcW w:w="1323" w:type="dxa"/>
            <w:tcBorders>
              <w:bottom w:val="single" w:sz="4" w:space="0" w:color="auto"/>
            </w:tcBorders>
          </w:tcPr>
          <w:p w14:paraId="0CCD7FB7" w14:textId="78ED3003" w:rsidR="003C2963" w:rsidRPr="007B1A6F" w:rsidRDefault="003C2963" w:rsidP="003C2963">
            <w:pPr>
              <w:pStyle w:val="acctfourfigures"/>
              <w:tabs>
                <w:tab w:val="clear" w:pos="765"/>
                <w:tab w:val="decimal" w:pos="1046"/>
              </w:tabs>
              <w:spacing w:line="240" w:lineRule="exact"/>
              <w:ind w:right="11"/>
              <w:rPr>
                <w:rFonts w:cs="Times New Roman"/>
                <w:szCs w:val="22"/>
              </w:rPr>
            </w:pPr>
            <w:r w:rsidRPr="00DB2D23">
              <w:t>(15,518)</w:t>
            </w:r>
          </w:p>
        </w:tc>
        <w:tc>
          <w:tcPr>
            <w:tcW w:w="178" w:type="dxa"/>
          </w:tcPr>
          <w:p w14:paraId="42A94A26" w14:textId="77777777" w:rsidR="003C2963" w:rsidRPr="007B1A6F" w:rsidRDefault="003C2963" w:rsidP="003C2963">
            <w:pPr>
              <w:pStyle w:val="acctfourfigures"/>
              <w:tabs>
                <w:tab w:val="clear" w:pos="765"/>
                <w:tab w:val="decimal" w:pos="1046"/>
              </w:tabs>
              <w:spacing w:line="240" w:lineRule="exact"/>
              <w:rPr>
                <w:rFonts w:cs="Times New Roman"/>
                <w:szCs w:val="22"/>
              </w:rPr>
            </w:pPr>
          </w:p>
        </w:tc>
        <w:tc>
          <w:tcPr>
            <w:tcW w:w="1379" w:type="dxa"/>
            <w:tcBorders>
              <w:bottom w:val="single" w:sz="4" w:space="0" w:color="auto"/>
            </w:tcBorders>
          </w:tcPr>
          <w:p w14:paraId="738E7642" w14:textId="3E57EB16" w:rsidR="003C2963" w:rsidRPr="000637C7" w:rsidRDefault="003C2963" w:rsidP="003C2963">
            <w:pPr>
              <w:pStyle w:val="acctfourfigures"/>
              <w:tabs>
                <w:tab w:val="clear" w:pos="765"/>
                <w:tab w:val="decimal" w:pos="1046"/>
              </w:tabs>
              <w:spacing w:line="240" w:lineRule="exact"/>
              <w:ind w:right="11"/>
              <w:rPr>
                <w:rFonts w:cstheme="minorBidi"/>
                <w:szCs w:val="22"/>
                <w:cs/>
                <w:lang w:bidi="th-TH"/>
              </w:rPr>
            </w:pPr>
            <w:r w:rsidRPr="00DB2D23">
              <w:t>-</w:t>
            </w:r>
          </w:p>
        </w:tc>
        <w:tc>
          <w:tcPr>
            <w:tcW w:w="180" w:type="dxa"/>
          </w:tcPr>
          <w:p w14:paraId="3B5BB5BE" w14:textId="77777777" w:rsidR="003C2963" w:rsidRPr="007B1A6F" w:rsidRDefault="003C2963" w:rsidP="003C2963">
            <w:pPr>
              <w:pStyle w:val="acctfourfigures"/>
              <w:tabs>
                <w:tab w:val="clear" w:pos="765"/>
                <w:tab w:val="decimal" w:pos="1046"/>
              </w:tabs>
              <w:spacing w:line="240" w:lineRule="exact"/>
              <w:rPr>
                <w:rFonts w:cs="Times New Roman"/>
                <w:szCs w:val="22"/>
              </w:rPr>
            </w:pPr>
          </w:p>
        </w:tc>
        <w:tc>
          <w:tcPr>
            <w:tcW w:w="1382" w:type="dxa"/>
            <w:tcBorders>
              <w:bottom w:val="single" w:sz="4" w:space="0" w:color="auto"/>
            </w:tcBorders>
          </w:tcPr>
          <w:p w14:paraId="485805ED" w14:textId="4DE2788B" w:rsidR="003C2963" w:rsidRPr="007B1A6F" w:rsidRDefault="003C2963" w:rsidP="003C2963">
            <w:pPr>
              <w:pStyle w:val="acctfourfigures"/>
              <w:tabs>
                <w:tab w:val="clear" w:pos="765"/>
                <w:tab w:val="decimal" w:pos="1046"/>
              </w:tabs>
              <w:spacing w:line="240" w:lineRule="exact"/>
              <w:ind w:right="11"/>
              <w:rPr>
                <w:rFonts w:cs="Times New Roman"/>
                <w:szCs w:val="22"/>
                <w:cs/>
                <w:lang w:bidi="th-TH"/>
              </w:rPr>
            </w:pPr>
            <w:r w:rsidRPr="00DB2D23">
              <w:t>-</w:t>
            </w:r>
          </w:p>
        </w:tc>
        <w:tc>
          <w:tcPr>
            <w:tcW w:w="178" w:type="dxa"/>
            <w:tcBorders>
              <w:bottom w:val="single" w:sz="4" w:space="0" w:color="auto"/>
            </w:tcBorders>
          </w:tcPr>
          <w:p w14:paraId="73E82F02" w14:textId="77777777" w:rsidR="003C2963" w:rsidRPr="007B1A6F" w:rsidRDefault="003C2963" w:rsidP="003C2963">
            <w:pPr>
              <w:pStyle w:val="acctfourfigures"/>
              <w:tabs>
                <w:tab w:val="clear" w:pos="765"/>
                <w:tab w:val="decimal" w:pos="1046"/>
              </w:tabs>
              <w:spacing w:line="240" w:lineRule="exact"/>
              <w:rPr>
                <w:rFonts w:cs="Times New Roman"/>
                <w:szCs w:val="22"/>
              </w:rPr>
            </w:pPr>
          </w:p>
        </w:tc>
        <w:tc>
          <w:tcPr>
            <w:tcW w:w="1338" w:type="dxa"/>
            <w:tcBorders>
              <w:bottom w:val="single" w:sz="4" w:space="0" w:color="auto"/>
            </w:tcBorders>
          </w:tcPr>
          <w:p w14:paraId="2D605EBB" w14:textId="04374644" w:rsidR="003C2963" w:rsidRPr="007B1A6F" w:rsidRDefault="003C2963" w:rsidP="003C2963">
            <w:pPr>
              <w:pStyle w:val="acctfourfigures"/>
              <w:tabs>
                <w:tab w:val="clear" w:pos="765"/>
                <w:tab w:val="decimal" w:pos="1046"/>
              </w:tabs>
              <w:spacing w:line="240" w:lineRule="exact"/>
              <w:ind w:right="11"/>
              <w:rPr>
                <w:rFonts w:cs="Times New Roman"/>
                <w:szCs w:val="22"/>
              </w:rPr>
            </w:pPr>
            <w:r w:rsidRPr="00DB2D23">
              <w:t>(15,518)</w:t>
            </w:r>
          </w:p>
        </w:tc>
      </w:tr>
      <w:tr w:rsidR="003C2963" w:rsidRPr="005855EF" w14:paraId="15B16ED3" w14:textId="77777777" w:rsidTr="00AA6956">
        <w:tc>
          <w:tcPr>
            <w:tcW w:w="3161" w:type="dxa"/>
            <w:vAlign w:val="bottom"/>
          </w:tcPr>
          <w:p w14:paraId="3347BE10" w14:textId="3C210169" w:rsidR="003C2963" w:rsidRPr="005855EF" w:rsidRDefault="003C2963" w:rsidP="003C2963">
            <w:pPr>
              <w:spacing w:line="240" w:lineRule="atLeast"/>
              <w:ind w:left="-70" w:right="-126"/>
              <w:rPr>
                <w:rFonts w:cs="Times New Roman"/>
                <w:b/>
                <w:bCs/>
                <w:szCs w:val="22"/>
              </w:rPr>
            </w:pPr>
            <w:r w:rsidRPr="005855EF">
              <w:rPr>
                <w:rFonts w:cs="Times New Roman"/>
                <w:b/>
                <w:bCs/>
                <w:szCs w:val="22"/>
              </w:rPr>
              <w:t xml:space="preserve">At </w:t>
            </w:r>
            <w:r>
              <w:rPr>
                <w:rFonts w:cs="Times New Roman"/>
                <w:b/>
                <w:bCs/>
                <w:szCs w:val="22"/>
              </w:rPr>
              <w:t xml:space="preserve">30 June </w:t>
            </w:r>
            <w:r w:rsidRPr="005855EF">
              <w:rPr>
                <w:rFonts w:cs="Times New Roman"/>
                <w:b/>
                <w:bCs/>
                <w:szCs w:val="22"/>
              </w:rPr>
              <w:t>202</w:t>
            </w:r>
            <w:r>
              <w:rPr>
                <w:rFonts w:cs="Times New Roman"/>
                <w:b/>
                <w:bCs/>
                <w:szCs w:val="22"/>
              </w:rPr>
              <w:t>5</w:t>
            </w:r>
          </w:p>
        </w:tc>
        <w:tc>
          <w:tcPr>
            <w:tcW w:w="1323" w:type="dxa"/>
            <w:tcBorders>
              <w:bottom w:val="single" w:sz="4" w:space="0" w:color="auto"/>
            </w:tcBorders>
          </w:tcPr>
          <w:p w14:paraId="625346C6" w14:textId="578F430B" w:rsidR="003C2963" w:rsidRPr="00B91A75" w:rsidRDefault="003C2963" w:rsidP="003C2963">
            <w:pPr>
              <w:pStyle w:val="acctfourfigures"/>
              <w:tabs>
                <w:tab w:val="clear" w:pos="765"/>
                <w:tab w:val="decimal" w:pos="1046"/>
              </w:tabs>
              <w:spacing w:line="240" w:lineRule="exact"/>
              <w:ind w:right="11"/>
              <w:rPr>
                <w:rFonts w:cs="Times New Roman"/>
                <w:b/>
                <w:bCs/>
                <w:szCs w:val="22"/>
              </w:rPr>
            </w:pPr>
            <w:r w:rsidRPr="00AA6956">
              <w:rPr>
                <w:b/>
                <w:bCs/>
              </w:rPr>
              <w:t>(273,725)</w:t>
            </w:r>
          </w:p>
        </w:tc>
        <w:tc>
          <w:tcPr>
            <w:tcW w:w="178" w:type="dxa"/>
          </w:tcPr>
          <w:p w14:paraId="2FCF0767" w14:textId="77777777" w:rsidR="003C2963" w:rsidRPr="00B91A75" w:rsidRDefault="003C2963" w:rsidP="003C2963">
            <w:pPr>
              <w:pStyle w:val="acctfourfigures"/>
              <w:tabs>
                <w:tab w:val="clear" w:pos="765"/>
                <w:tab w:val="decimal" w:pos="1046"/>
              </w:tabs>
              <w:spacing w:line="240" w:lineRule="exact"/>
              <w:rPr>
                <w:rFonts w:cs="Times New Roman"/>
                <w:b/>
                <w:bCs/>
                <w:szCs w:val="22"/>
              </w:rPr>
            </w:pPr>
          </w:p>
        </w:tc>
        <w:tc>
          <w:tcPr>
            <w:tcW w:w="1379" w:type="dxa"/>
            <w:tcBorders>
              <w:left w:val="nil"/>
              <w:bottom w:val="single" w:sz="4" w:space="0" w:color="auto"/>
              <w:right w:val="nil"/>
            </w:tcBorders>
          </w:tcPr>
          <w:p w14:paraId="345BBC5B" w14:textId="2E0BDA82" w:rsidR="003C2963" w:rsidRPr="00B91A75" w:rsidRDefault="003C2963" w:rsidP="003C2963">
            <w:pPr>
              <w:pStyle w:val="acctfourfigures"/>
              <w:tabs>
                <w:tab w:val="clear" w:pos="765"/>
                <w:tab w:val="decimal" w:pos="1046"/>
              </w:tabs>
              <w:spacing w:line="240" w:lineRule="exact"/>
              <w:ind w:right="11"/>
              <w:rPr>
                <w:rFonts w:cs="Times New Roman"/>
                <w:b/>
                <w:bCs/>
                <w:szCs w:val="22"/>
                <w:cs/>
                <w:lang w:bidi="th-TH"/>
              </w:rPr>
            </w:pPr>
            <w:r w:rsidRPr="00AA6956">
              <w:rPr>
                <w:b/>
                <w:bCs/>
              </w:rPr>
              <w:t>-</w:t>
            </w:r>
          </w:p>
        </w:tc>
        <w:tc>
          <w:tcPr>
            <w:tcW w:w="180" w:type="dxa"/>
          </w:tcPr>
          <w:p w14:paraId="3E55C2E7" w14:textId="77777777" w:rsidR="003C2963" w:rsidRPr="00B91A75" w:rsidRDefault="003C2963" w:rsidP="003C2963">
            <w:pPr>
              <w:pStyle w:val="acctfourfigures"/>
              <w:tabs>
                <w:tab w:val="clear" w:pos="765"/>
                <w:tab w:val="decimal" w:pos="1046"/>
              </w:tabs>
              <w:spacing w:line="240" w:lineRule="exact"/>
              <w:rPr>
                <w:rFonts w:cs="Times New Roman"/>
                <w:b/>
                <w:bCs/>
                <w:szCs w:val="22"/>
                <w:lang w:bidi="th-TH"/>
              </w:rPr>
            </w:pPr>
          </w:p>
        </w:tc>
        <w:tc>
          <w:tcPr>
            <w:tcW w:w="1382" w:type="dxa"/>
            <w:tcBorders>
              <w:left w:val="nil"/>
              <w:bottom w:val="single" w:sz="4" w:space="0" w:color="auto"/>
              <w:right w:val="nil"/>
            </w:tcBorders>
          </w:tcPr>
          <w:p w14:paraId="7B22FB92" w14:textId="17CA7B14" w:rsidR="003C2963" w:rsidRPr="00B91A75" w:rsidRDefault="003C2963" w:rsidP="003C2963">
            <w:pPr>
              <w:pStyle w:val="acctfourfigures"/>
              <w:tabs>
                <w:tab w:val="clear" w:pos="765"/>
                <w:tab w:val="decimal" w:pos="1046"/>
              </w:tabs>
              <w:spacing w:line="240" w:lineRule="exact"/>
              <w:ind w:right="11"/>
              <w:rPr>
                <w:rFonts w:cs="Times New Roman"/>
                <w:b/>
                <w:bCs/>
                <w:szCs w:val="22"/>
                <w:cs/>
                <w:lang w:bidi="th-TH"/>
              </w:rPr>
            </w:pPr>
            <w:r w:rsidRPr="00AA6956">
              <w:rPr>
                <w:b/>
                <w:bCs/>
              </w:rPr>
              <w:t>-</w:t>
            </w:r>
          </w:p>
        </w:tc>
        <w:tc>
          <w:tcPr>
            <w:tcW w:w="178" w:type="dxa"/>
          </w:tcPr>
          <w:p w14:paraId="081A0036" w14:textId="77777777" w:rsidR="003C2963" w:rsidRPr="00B91A75" w:rsidRDefault="003C2963" w:rsidP="003C2963">
            <w:pPr>
              <w:pStyle w:val="acctfourfigures"/>
              <w:tabs>
                <w:tab w:val="clear" w:pos="765"/>
                <w:tab w:val="decimal" w:pos="1046"/>
              </w:tabs>
              <w:spacing w:line="240" w:lineRule="exact"/>
              <w:rPr>
                <w:rFonts w:cs="Times New Roman"/>
                <w:b/>
                <w:bCs/>
                <w:szCs w:val="22"/>
              </w:rPr>
            </w:pPr>
          </w:p>
        </w:tc>
        <w:tc>
          <w:tcPr>
            <w:tcW w:w="1338" w:type="dxa"/>
            <w:tcBorders>
              <w:left w:val="nil"/>
              <w:bottom w:val="single" w:sz="4" w:space="0" w:color="auto"/>
              <w:right w:val="nil"/>
            </w:tcBorders>
          </w:tcPr>
          <w:p w14:paraId="6886C7F2" w14:textId="4DE07D8A" w:rsidR="003C2963" w:rsidRPr="00B91A75" w:rsidRDefault="003C2963" w:rsidP="003C2963">
            <w:pPr>
              <w:pStyle w:val="acctfourfigures"/>
              <w:tabs>
                <w:tab w:val="clear" w:pos="765"/>
                <w:tab w:val="decimal" w:pos="1046"/>
              </w:tabs>
              <w:spacing w:line="240" w:lineRule="exact"/>
              <w:ind w:right="11"/>
              <w:rPr>
                <w:rFonts w:cs="Times New Roman"/>
                <w:b/>
                <w:bCs/>
                <w:szCs w:val="22"/>
              </w:rPr>
            </w:pPr>
            <w:r w:rsidRPr="00AA6956">
              <w:rPr>
                <w:b/>
                <w:bCs/>
              </w:rPr>
              <w:t>(273,725)</w:t>
            </w:r>
          </w:p>
        </w:tc>
      </w:tr>
      <w:tr w:rsidR="0043459A" w:rsidRPr="005855EF" w14:paraId="7E87C56B" w14:textId="77777777" w:rsidTr="00562AE2">
        <w:tc>
          <w:tcPr>
            <w:tcW w:w="3161" w:type="dxa"/>
            <w:vAlign w:val="bottom"/>
          </w:tcPr>
          <w:p w14:paraId="52F55B4F" w14:textId="77777777" w:rsidR="0043459A" w:rsidRPr="005855EF" w:rsidRDefault="0043459A" w:rsidP="00562AE2">
            <w:pPr>
              <w:spacing w:line="240" w:lineRule="atLeast"/>
              <w:ind w:left="-70" w:right="-126"/>
              <w:rPr>
                <w:rFonts w:cs="Times New Roman"/>
                <w:szCs w:val="22"/>
              </w:rPr>
            </w:pPr>
          </w:p>
        </w:tc>
        <w:tc>
          <w:tcPr>
            <w:tcW w:w="1323" w:type="dxa"/>
            <w:tcBorders>
              <w:top w:val="single" w:sz="4" w:space="0" w:color="auto"/>
            </w:tcBorders>
            <w:vAlign w:val="bottom"/>
          </w:tcPr>
          <w:p w14:paraId="29BCCA8E" w14:textId="77777777" w:rsidR="0043459A" w:rsidRPr="007B1A6F" w:rsidRDefault="0043459A" w:rsidP="00562AE2">
            <w:pPr>
              <w:pStyle w:val="acctfourfigures"/>
              <w:tabs>
                <w:tab w:val="clear" w:pos="765"/>
                <w:tab w:val="decimal" w:pos="1064"/>
              </w:tabs>
              <w:spacing w:line="240" w:lineRule="atLeast"/>
              <w:ind w:right="11"/>
              <w:rPr>
                <w:rFonts w:cs="Times New Roman"/>
                <w:b/>
                <w:bCs/>
                <w:szCs w:val="22"/>
              </w:rPr>
            </w:pPr>
          </w:p>
        </w:tc>
        <w:tc>
          <w:tcPr>
            <w:tcW w:w="178" w:type="dxa"/>
            <w:vAlign w:val="bottom"/>
          </w:tcPr>
          <w:p w14:paraId="4AB36FCB" w14:textId="77777777" w:rsidR="0043459A" w:rsidRPr="007B1A6F" w:rsidRDefault="0043459A" w:rsidP="00562AE2">
            <w:pPr>
              <w:pStyle w:val="acctfourfigures"/>
              <w:tabs>
                <w:tab w:val="clear" w:pos="765"/>
                <w:tab w:val="decimal" w:pos="1064"/>
              </w:tabs>
              <w:spacing w:line="240" w:lineRule="atLeast"/>
              <w:rPr>
                <w:rFonts w:cs="Times New Roman"/>
                <w:szCs w:val="22"/>
              </w:rPr>
            </w:pPr>
          </w:p>
        </w:tc>
        <w:tc>
          <w:tcPr>
            <w:tcW w:w="1379" w:type="dxa"/>
            <w:tcBorders>
              <w:top w:val="single" w:sz="4" w:space="0" w:color="auto"/>
            </w:tcBorders>
            <w:vAlign w:val="bottom"/>
          </w:tcPr>
          <w:p w14:paraId="60D4A027" w14:textId="77777777" w:rsidR="0043459A" w:rsidRPr="007B1A6F" w:rsidRDefault="0043459A" w:rsidP="00562AE2">
            <w:pPr>
              <w:pStyle w:val="acctfourfigures"/>
              <w:tabs>
                <w:tab w:val="clear" w:pos="765"/>
                <w:tab w:val="decimal" w:pos="1064"/>
              </w:tabs>
              <w:spacing w:line="240" w:lineRule="atLeast"/>
              <w:ind w:right="11"/>
              <w:rPr>
                <w:rFonts w:cs="Times New Roman"/>
                <w:szCs w:val="22"/>
                <w:cs/>
                <w:lang w:bidi="th-TH"/>
              </w:rPr>
            </w:pPr>
          </w:p>
        </w:tc>
        <w:tc>
          <w:tcPr>
            <w:tcW w:w="180" w:type="dxa"/>
            <w:vAlign w:val="bottom"/>
          </w:tcPr>
          <w:p w14:paraId="5810D71A" w14:textId="77777777" w:rsidR="0043459A" w:rsidRPr="007B1A6F" w:rsidRDefault="0043459A" w:rsidP="00562AE2">
            <w:pPr>
              <w:pStyle w:val="acctfourfigures"/>
              <w:tabs>
                <w:tab w:val="clear" w:pos="765"/>
                <w:tab w:val="decimal" w:pos="1064"/>
              </w:tabs>
              <w:spacing w:line="240" w:lineRule="atLeast"/>
              <w:rPr>
                <w:rFonts w:cs="Times New Roman"/>
                <w:szCs w:val="22"/>
              </w:rPr>
            </w:pPr>
          </w:p>
        </w:tc>
        <w:tc>
          <w:tcPr>
            <w:tcW w:w="1382" w:type="dxa"/>
            <w:tcBorders>
              <w:top w:val="single" w:sz="4" w:space="0" w:color="auto"/>
            </w:tcBorders>
            <w:vAlign w:val="bottom"/>
          </w:tcPr>
          <w:p w14:paraId="1918DF9B" w14:textId="77777777" w:rsidR="0043459A" w:rsidRPr="007B1A6F" w:rsidRDefault="0043459A" w:rsidP="00562AE2">
            <w:pPr>
              <w:pStyle w:val="acctfourfigures"/>
              <w:tabs>
                <w:tab w:val="clear" w:pos="765"/>
                <w:tab w:val="decimal" w:pos="1064"/>
              </w:tabs>
              <w:spacing w:line="240" w:lineRule="atLeast"/>
              <w:ind w:right="11"/>
              <w:rPr>
                <w:rFonts w:cs="Times New Roman"/>
                <w:szCs w:val="22"/>
              </w:rPr>
            </w:pPr>
          </w:p>
        </w:tc>
        <w:tc>
          <w:tcPr>
            <w:tcW w:w="178" w:type="dxa"/>
            <w:vAlign w:val="bottom"/>
          </w:tcPr>
          <w:p w14:paraId="6A470B02" w14:textId="77777777" w:rsidR="0043459A" w:rsidRPr="007B1A6F" w:rsidRDefault="0043459A" w:rsidP="00562AE2">
            <w:pPr>
              <w:pStyle w:val="acctfourfigures"/>
              <w:tabs>
                <w:tab w:val="clear" w:pos="765"/>
                <w:tab w:val="decimal" w:pos="1064"/>
              </w:tabs>
              <w:spacing w:line="240" w:lineRule="atLeast"/>
              <w:rPr>
                <w:rFonts w:cs="Times New Roman"/>
                <w:szCs w:val="22"/>
              </w:rPr>
            </w:pPr>
          </w:p>
        </w:tc>
        <w:tc>
          <w:tcPr>
            <w:tcW w:w="1338" w:type="dxa"/>
            <w:tcBorders>
              <w:top w:val="single" w:sz="4" w:space="0" w:color="auto"/>
            </w:tcBorders>
            <w:vAlign w:val="bottom"/>
          </w:tcPr>
          <w:p w14:paraId="427E336D" w14:textId="77777777" w:rsidR="0043459A" w:rsidRPr="007B1A6F" w:rsidRDefault="0043459A" w:rsidP="00562AE2">
            <w:pPr>
              <w:pStyle w:val="acctfourfigures"/>
              <w:tabs>
                <w:tab w:val="clear" w:pos="765"/>
                <w:tab w:val="decimal" w:pos="1064"/>
              </w:tabs>
              <w:spacing w:line="240" w:lineRule="atLeast"/>
              <w:ind w:right="11"/>
              <w:rPr>
                <w:rFonts w:cs="Times New Roman"/>
                <w:szCs w:val="22"/>
              </w:rPr>
            </w:pPr>
          </w:p>
        </w:tc>
      </w:tr>
      <w:tr w:rsidR="0043459A" w:rsidRPr="005855EF" w14:paraId="3F5C025E" w14:textId="77777777" w:rsidTr="00562AE2">
        <w:tc>
          <w:tcPr>
            <w:tcW w:w="3161" w:type="dxa"/>
            <w:vAlign w:val="bottom"/>
          </w:tcPr>
          <w:p w14:paraId="39AD9E7F" w14:textId="77777777" w:rsidR="0043459A" w:rsidRPr="005855EF" w:rsidRDefault="0043459A" w:rsidP="00562AE2">
            <w:pPr>
              <w:spacing w:line="240" w:lineRule="atLeast"/>
              <w:ind w:left="-70" w:right="-126"/>
              <w:rPr>
                <w:rFonts w:cs="Times New Roman"/>
                <w:b/>
                <w:bCs/>
                <w:i/>
                <w:iCs/>
                <w:szCs w:val="22"/>
              </w:rPr>
            </w:pPr>
            <w:r w:rsidRPr="005855EF">
              <w:rPr>
                <w:rFonts w:cs="Times New Roman"/>
                <w:b/>
                <w:bCs/>
                <w:i/>
                <w:iCs/>
                <w:szCs w:val="22"/>
              </w:rPr>
              <w:t>Net book value</w:t>
            </w:r>
          </w:p>
        </w:tc>
        <w:tc>
          <w:tcPr>
            <w:tcW w:w="1323" w:type="dxa"/>
            <w:vAlign w:val="bottom"/>
          </w:tcPr>
          <w:p w14:paraId="54A63518" w14:textId="77777777" w:rsidR="0043459A" w:rsidRPr="007B1A6F" w:rsidRDefault="0043459A" w:rsidP="00562AE2">
            <w:pPr>
              <w:pStyle w:val="acctfourfigures"/>
              <w:tabs>
                <w:tab w:val="clear" w:pos="765"/>
                <w:tab w:val="decimal" w:pos="1064"/>
              </w:tabs>
              <w:spacing w:line="240" w:lineRule="atLeast"/>
              <w:ind w:right="11"/>
              <w:rPr>
                <w:rFonts w:cs="Times New Roman"/>
                <w:szCs w:val="22"/>
              </w:rPr>
            </w:pPr>
          </w:p>
        </w:tc>
        <w:tc>
          <w:tcPr>
            <w:tcW w:w="178" w:type="dxa"/>
            <w:vAlign w:val="bottom"/>
          </w:tcPr>
          <w:p w14:paraId="074FB416" w14:textId="77777777" w:rsidR="0043459A" w:rsidRPr="007B1A6F" w:rsidRDefault="0043459A" w:rsidP="00562AE2">
            <w:pPr>
              <w:pStyle w:val="acctfourfigures"/>
              <w:tabs>
                <w:tab w:val="clear" w:pos="765"/>
                <w:tab w:val="decimal" w:pos="1064"/>
              </w:tabs>
              <w:spacing w:line="240" w:lineRule="atLeast"/>
              <w:rPr>
                <w:rFonts w:cs="Times New Roman"/>
                <w:szCs w:val="22"/>
              </w:rPr>
            </w:pPr>
          </w:p>
        </w:tc>
        <w:tc>
          <w:tcPr>
            <w:tcW w:w="1379" w:type="dxa"/>
            <w:vAlign w:val="bottom"/>
          </w:tcPr>
          <w:p w14:paraId="17BC65B8" w14:textId="77777777" w:rsidR="0043459A" w:rsidRPr="007B1A6F" w:rsidRDefault="0043459A" w:rsidP="00562AE2">
            <w:pPr>
              <w:pStyle w:val="acctfourfigures"/>
              <w:tabs>
                <w:tab w:val="clear" w:pos="765"/>
                <w:tab w:val="decimal" w:pos="1064"/>
              </w:tabs>
              <w:spacing w:line="240" w:lineRule="atLeast"/>
              <w:ind w:right="11"/>
              <w:rPr>
                <w:rFonts w:cs="Times New Roman"/>
                <w:szCs w:val="22"/>
                <w:cs/>
                <w:lang w:bidi="th-TH"/>
              </w:rPr>
            </w:pPr>
          </w:p>
        </w:tc>
        <w:tc>
          <w:tcPr>
            <w:tcW w:w="180" w:type="dxa"/>
            <w:vAlign w:val="bottom"/>
          </w:tcPr>
          <w:p w14:paraId="31970063" w14:textId="77777777" w:rsidR="0043459A" w:rsidRPr="007B1A6F" w:rsidRDefault="0043459A" w:rsidP="00562AE2">
            <w:pPr>
              <w:pStyle w:val="acctfourfigures"/>
              <w:tabs>
                <w:tab w:val="clear" w:pos="765"/>
                <w:tab w:val="decimal" w:pos="1064"/>
              </w:tabs>
              <w:spacing w:line="240" w:lineRule="atLeast"/>
              <w:rPr>
                <w:rFonts w:cs="Times New Roman"/>
                <w:szCs w:val="22"/>
              </w:rPr>
            </w:pPr>
          </w:p>
        </w:tc>
        <w:tc>
          <w:tcPr>
            <w:tcW w:w="1382" w:type="dxa"/>
            <w:vAlign w:val="bottom"/>
          </w:tcPr>
          <w:p w14:paraId="08F6A6D1" w14:textId="77777777" w:rsidR="0043459A" w:rsidRPr="007B1A6F" w:rsidRDefault="0043459A" w:rsidP="00562AE2">
            <w:pPr>
              <w:pStyle w:val="acctfourfigures"/>
              <w:tabs>
                <w:tab w:val="clear" w:pos="765"/>
                <w:tab w:val="decimal" w:pos="1064"/>
              </w:tabs>
              <w:spacing w:line="240" w:lineRule="atLeast"/>
              <w:ind w:right="11"/>
              <w:rPr>
                <w:rFonts w:cs="Times New Roman"/>
                <w:szCs w:val="22"/>
              </w:rPr>
            </w:pPr>
          </w:p>
        </w:tc>
        <w:tc>
          <w:tcPr>
            <w:tcW w:w="178" w:type="dxa"/>
            <w:vAlign w:val="bottom"/>
          </w:tcPr>
          <w:p w14:paraId="796A5306" w14:textId="77777777" w:rsidR="0043459A" w:rsidRPr="007B1A6F" w:rsidRDefault="0043459A" w:rsidP="00562AE2">
            <w:pPr>
              <w:pStyle w:val="acctfourfigures"/>
              <w:tabs>
                <w:tab w:val="clear" w:pos="765"/>
                <w:tab w:val="decimal" w:pos="1064"/>
              </w:tabs>
              <w:spacing w:line="240" w:lineRule="atLeast"/>
              <w:rPr>
                <w:rFonts w:cs="Times New Roman"/>
                <w:szCs w:val="22"/>
              </w:rPr>
            </w:pPr>
          </w:p>
        </w:tc>
        <w:tc>
          <w:tcPr>
            <w:tcW w:w="1338" w:type="dxa"/>
            <w:vAlign w:val="bottom"/>
          </w:tcPr>
          <w:p w14:paraId="7F0008BC" w14:textId="77777777" w:rsidR="0043459A" w:rsidRPr="007B1A6F" w:rsidRDefault="0043459A" w:rsidP="00562AE2">
            <w:pPr>
              <w:pStyle w:val="acctfourfigures"/>
              <w:tabs>
                <w:tab w:val="clear" w:pos="765"/>
                <w:tab w:val="decimal" w:pos="1064"/>
              </w:tabs>
              <w:spacing w:line="240" w:lineRule="atLeast"/>
              <w:ind w:right="11"/>
              <w:rPr>
                <w:rFonts w:cs="Times New Roman"/>
                <w:szCs w:val="22"/>
              </w:rPr>
            </w:pPr>
          </w:p>
        </w:tc>
      </w:tr>
      <w:tr w:rsidR="0043459A" w:rsidRPr="005855EF" w14:paraId="0C6E56AB" w14:textId="77777777" w:rsidTr="00562AE2">
        <w:tc>
          <w:tcPr>
            <w:tcW w:w="3161" w:type="dxa"/>
            <w:vAlign w:val="bottom"/>
          </w:tcPr>
          <w:p w14:paraId="74A2EC08" w14:textId="0522E1AE" w:rsidR="0043459A" w:rsidRPr="005855EF" w:rsidRDefault="0043459A" w:rsidP="00562AE2">
            <w:pPr>
              <w:spacing w:line="240" w:lineRule="atLeast"/>
              <w:ind w:left="-70" w:right="-126"/>
              <w:rPr>
                <w:rFonts w:cs="Times New Roman"/>
                <w:b/>
                <w:bCs/>
                <w:szCs w:val="22"/>
                <w:lang w:bidi="th-TH"/>
              </w:rPr>
            </w:pPr>
            <w:r w:rsidRPr="005855EF">
              <w:rPr>
                <w:rFonts w:cs="Times New Roman"/>
                <w:b/>
                <w:bCs/>
                <w:szCs w:val="22"/>
              </w:rPr>
              <w:t>At 31 December 202</w:t>
            </w:r>
            <w:r>
              <w:rPr>
                <w:rFonts w:cs="Times New Roman"/>
                <w:b/>
                <w:bCs/>
                <w:szCs w:val="22"/>
              </w:rPr>
              <w:t>4</w:t>
            </w:r>
          </w:p>
        </w:tc>
        <w:tc>
          <w:tcPr>
            <w:tcW w:w="1323" w:type="dxa"/>
            <w:tcBorders>
              <w:left w:val="nil"/>
              <w:bottom w:val="double" w:sz="4" w:space="0" w:color="auto"/>
              <w:right w:val="nil"/>
            </w:tcBorders>
            <w:vAlign w:val="bottom"/>
          </w:tcPr>
          <w:p w14:paraId="2945D782" w14:textId="05478F17" w:rsidR="0043459A" w:rsidRPr="007B1A6F" w:rsidRDefault="0043459A" w:rsidP="00562AE2">
            <w:pPr>
              <w:pStyle w:val="acctfourfigures"/>
              <w:tabs>
                <w:tab w:val="clear" w:pos="765"/>
                <w:tab w:val="decimal" w:pos="1046"/>
              </w:tabs>
              <w:spacing w:line="240" w:lineRule="exact"/>
              <w:ind w:right="11"/>
              <w:rPr>
                <w:rFonts w:cs="Times New Roman"/>
                <w:b/>
                <w:bCs/>
                <w:szCs w:val="22"/>
                <w:lang w:bidi="th-TH"/>
              </w:rPr>
            </w:pPr>
            <w:r>
              <w:rPr>
                <w:rFonts w:cs="Times New Roman"/>
                <w:b/>
                <w:bCs/>
                <w:szCs w:val="22"/>
                <w:lang w:bidi="th-TH"/>
              </w:rPr>
              <w:t>165</w:t>
            </w:r>
            <w:r w:rsidRPr="000637C7">
              <w:rPr>
                <w:rFonts w:cs="Times New Roman"/>
                <w:b/>
                <w:bCs/>
                <w:szCs w:val="22"/>
                <w:lang w:bidi="th-TH"/>
              </w:rPr>
              <w:t>,</w:t>
            </w:r>
            <w:r>
              <w:rPr>
                <w:rFonts w:cs="Times New Roman"/>
                <w:b/>
                <w:bCs/>
                <w:szCs w:val="22"/>
                <w:lang w:bidi="th-TH"/>
              </w:rPr>
              <w:t>435</w:t>
            </w:r>
          </w:p>
        </w:tc>
        <w:tc>
          <w:tcPr>
            <w:tcW w:w="178" w:type="dxa"/>
            <w:vAlign w:val="bottom"/>
          </w:tcPr>
          <w:p w14:paraId="77695F94" w14:textId="77777777" w:rsidR="0043459A" w:rsidRPr="007B1A6F" w:rsidRDefault="0043459A" w:rsidP="00562AE2">
            <w:pPr>
              <w:pStyle w:val="acctfourfigures"/>
              <w:tabs>
                <w:tab w:val="clear" w:pos="765"/>
                <w:tab w:val="decimal" w:pos="1046"/>
              </w:tabs>
              <w:spacing w:line="240" w:lineRule="atLeast"/>
              <w:rPr>
                <w:rFonts w:cs="Times New Roman"/>
                <w:b/>
                <w:bCs/>
                <w:szCs w:val="22"/>
              </w:rPr>
            </w:pPr>
          </w:p>
        </w:tc>
        <w:tc>
          <w:tcPr>
            <w:tcW w:w="1379" w:type="dxa"/>
            <w:tcBorders>
              <w:left w:val="nil"/>
              <w:bottom w:val="double" w:sz="4" w:space="0" w:color="auto"/>
              <w:right w:val="nil"/>
            </w:tcBorders>
            <w:vAlign w:val="bottom"/>
          </w:tcPr>
          <w:p w14:paraId="2084AA4D" w14:textId="02559D84" w:rsidR="0043459A" w:rsidRPr="007B1A6F" w:rsidRDefault="0043459A" w:rsidP="00562AE2">
            <w:pPr>
              <w:pStyle w:val="acctfourfigures"/>
              <w:tabs>
                <w:tab w:val="clear" w:pos="765"/>
                <w:tab w:val="decimal" w:pos="1046"/>
              </w:tabs>
              <w:spacing w:line="240" w:lineRule="exact"/>
              <w:ind w:right="11"/>
              <w:rPr>
                <w:rFonts w:cs="Times New Roman"/>
                <w:b/>
                <w:bCs/>
                <w:szCs w:val="22"/>
                <w:cs/>
                <w:lang w:bidi="th-TH"/>
              </w:rPr>
            </w:pPr>
            <w:r>
              <w:rPr>
                <w:rFonts w:cs="Times New Roman"/>
                <w:b/>
                <w:bCs/>
                <w:szCs w:val="22"/>
                <w:lang w:bidi="th-TH"/>
              </w:rPr>
              <w:t>32,621</w:t>
            </w:r>
          </w:p>
        </w:tc>
        <w:tc>
          <w:tcPr>
            <w:tcW w:w="180" w:type="dxa"/>
            <w:vAlign w:val="bottom"/>
          </w:tcPr>
          <w:p w14:paraId="1C86176E" w14:textId="77777777" w:rsidR="0043459A" w:rsidRPr="007B1A6F" w:rsidRDefault="0043459A" w:rsidP="00562AE2">
            <w:pPr>
              <w:pStyle w:val="acctfourfigures"/>
              <w:tabs>
                <w:tab w:val="clear" w:pos="765"/>
                <w:tab w:val="decimal" w:pos="1046"/>
              </w:tabs>
              <w:spacing w:line="240" w:lineRule="atLeast"/>
              <w:rPr>
                <w:rFonts w:cs="Times New Roman"/>
                <w:b/>
                <w:bCs/>
                <w:szCs w:val="22"/>
              </w:rPr>
            </w:pPr>
          </w:p>
        </w:tc>
        <w:tc>
          <w:tcPr>
            <w:tcW w:w="1382" w:type="dxa"/>
            <w:tcBorders>
              <w:left w:val="nil"/>
              <w:bottom w:val="double" w:sz="4" w:space="0" w:color="auto"/>
              <w:right w:val="nil"/>
            </w:tcBorders>
            <w:vAlign w:val="bottom"/>
          </w:tcPr>
          <w:p w14:paraId="5F3D8710" w14:textId="77D124AA" w:rsidR="0043459A" w:rsidRPr="007B1A6F" w:rsidRDefault="0043459A" w:rsidP="00562AE2">
            <w:pPr>
              <w:pStyle w:val="acctfourfigures"/>
              <w:tabs>
                <w:tab w:val="clear" w:pos="765"/>
                <w:tab w:val="decimal" w:pos="1046"/>
              </w:tabs>
              <w:spacing w:line="240" w:lineRule="exact"/>
              <w:ind w:right="11"/>
              <w:rPr>
                <w:rFonts w:cs="Times New Roman"/>
                <w:b/>
                <w:bCs/>
                <w:szCs w:val="22"/>
                <w:lang w:bidi="th-TH"/>
              </w:rPr>
            </w:pPr>
            <w:r>
              <w:rPr>
                <w:rFonts w:cs="Times New Roman"/>
                <w:b/>
                <w:bCs/>
                <w:szCs w:val="22"/>
                <w:lang w:bidi="th-TH"/>
              </w:rPr>
              <w:t>83,804</w:t>
            </w:r>
          </w:p>
        </w:tc>
        <w:tc>
          <w:tcPr>
            <w:tcW w:w="178" w:type="dxa"/>
            <w:vAlign w:val="bottom"/>
          </w:tcPr>
          <w:p w14:paraId="5673622E" w14:textId="77777777" w:rsidR="0043459A" w:rsidRPr="007B1A6F" w:rsidRDefault="0043459A" w:rsidP="00562AE2">
            <w:pPr>
              <w:pStyle w:val="acctfourfigures"/>
              <w:tabs>
                <w:tab w:val="clear" w:pos="765"/>
                <w:tab w:val="decimal" w:pos="1046"/>
              </w:tabs>
              <w:spacing w:line="240" w:lineRule="atLeast"/>
              <w:rPr>
                <w:rFonts w:cs="Times New Roman"/>
                <w:b/>
                <w:bCs/>
                <w:szCs w:val="22"/>
              </w:rPr>
            </w:pPr>
          </w:p>
        </w:tc>
        <w:tc>
          <w:tcPr>
            <w:tcW w:w="1338" w:type="dxa"/>
            <w:tcBorders>
              <w:left w:val="nil"/>
              <w:bottom w:val="double" w:sz="4" w:space="0" w:color="auto"/>
              <w:right w:val="nil"/>
            </w:tcBorders>
            <w:vAlign w:val="bottom"/>
          </w:tcPr>
          <w:p w14:paraId="238A51BC" w14:textId="02306778" w:rsidR="0043459A" w:rsidRPr="007B1A6F" w:rsidRDefault="0043459A" w:rsidP="00562AE2">
            <w:pPr>
              <w:pStyle w:val="acctfourfigures"/>
              <w:tabs>
                <w:tab w:val="clear" w:pos="765"/>
                <w:tab w:val="decimal" w:pos="1046"/>
              </w:tabs>
              <w:spacing w:line="240" w:lineRule="exact"/>
              <w:ind w:right="11"/>
              <w:rPr>
                <w:rFonts w:cs="Times New Roman"/>
                <w:b/>
                <w:bCs/>
                <w:szCs w:val="22"/>
                <w:lang w:bidi="th-TH"/>
              </w:rPr>
            </w:pPr>
            <w:r>
              <w:rPr>
                <w:rFonts w:cs="Times New Roman"/>
                <w:b/>
                <w:bCs/>
                <w:szCs w:val="22"/>
                <w:lang w:bidi="th-TH"/>
              </w:rPr>
              <w:t>281</w:t>
            </w:r>
            <w:r w:rsidRPr="000637C7">
              <w:rPr>
                <w:rFonts w:cs="Times New Roman"/>
                <w:b/>
                <w:bCs/>
                <w:szCs w:val="22"/>
                <w:lang w:bidi="th-TH"/>
              </w:rPr>
              <w:t>,</w:t>
            </w:r>
            <w:r>
              <w:rPr>
                <w:rFonts w:cs="Times New Roman"/>
                <w:b/>
                <w:bCs/>
                <w:szCs w:val="22"/>
                <w:lang w:bidi="th-TH"/>
              </w:rPr>
              <w:t>860</w:t>
            </w:r>
          </w:p>
        </w:tc>
      </w:tr>
      <w:tr w:rsidR="003C2963" w:rsidRPr="005855EF" w14:paraId="217FBE84" w14:textId="77777777" w:rsidTr="00AA6956">
        <w:tc>
          <w:tcPr>
            <w:tcW w:w="3161" w:type="dxa"/>
            <w:vAlign w:val="bottom"/>
          </w:tcPr>
          <w:p w14:paraId="7FFF8887" w14:textId="2C8564C8" w:rsidR="003C2963" w:rsidRPr="005855EF" w:rsidRDefault="003C2963" w:rsidP="003C2963">
            <w:pPr>
              <w:spacing w:line="240" w:lineRule="atLeast"/>
              <w:ind w:left="-70" w:right="-126"/>
              <w:rPr>
                <w:rFonts w:cs="Times New Roman"/>
                <w:b/>
                <w:bCs/>
                <w:szCs w:val="22"/>
              </w:rPr>
            </w:pPr>
            <w:r w:rsidRPr="005855EF">
              <w:rPr>
                <w:rFonts w:cs="Times New Roman"/>
                <w:b/>
                <w:bCs/>
                <w:szCs w:val="22"/>
              </w:rPr>
              <w:t>At 3</w:t>
            </w:r>
            <w:r>
              <w:rPr>
                <w:rFonts w:cs="Times New Roman"/>
                <w:b/>
                <w:bCs/>
                <w:szCs w:val="22"/>
              </w:rPr>
              <w:t xml:space="preserve">0 June </w:t>
            </w:r>
            <w:r w:rsidRPr="005855EF">
              <w:rPr>
                <w:rFonts w:cs="Times New Roman"/>
                <w:b/>
                <w:bCs/>
                <w:szCs w:val="22"/>
              </w:rPr>
              <w:t>202</w:t>
            </w:r>
            <w:r>
              <w:rPr>
                <w:rFonts w:cs="Times New Roman"/>
                <w:b/>
                <w:bCs/>
                <w:szCs w:val="22"/>
              </w:rPr>
              <w:t>5</w:t>
            </w:r>
          </w:p>
        </w:tc>
        <w:tc>
          <w:tcPr>
            <w:tcW w:w="1323" w:type="dxa"/>
            <w:tcBorders>
              <w:top w:val="double" w:sz="4" w:space="0" w:color="auto"/>
              <w:left w:val="nil"/>
              <w:bottom w:val="double" w:sz="4" w:space="0" w:color="auto"/>
              <w:right w:val="nil"/>
            </w:tcBorders>
          </w:tcPr>
          <w:p w14:paraId="09259BE8" w14:textId="457539A0" w:rsidR="003C2963" w:rsidRPr="00B91A75" w:rsidRDefault="003C2963" w:rsidP="003C2963">
            <w:pPr>
              <w:pStyle w:val="acctfourfigures"/>
              <w:tabs>
                <w:tab w:val="clear" w:pos="765"/>
                <w:tab w:val="decimal" w:pos="1046"/>
              </w:tabs>
              <w:spacing w:line="240" w:lineRule="exact"/>
              <w:ind w:right="11"/>
              <w:rPr>
                <w:rFonts w:cstheme="minorBidi"/>
                <w:b/>
                <w:bCs/>
                <w:szCs w:val="22"/>
                <w:lang w:bidi="th-TH"/>
              </w:rPr>
            </w:pPr>
            <w:r w:rsidRPr="00AA6956">
              <w:rPr>
                <w:b/>
                <w:bCs/>
              </w:rPr>
              <w:t>156,057</w:t>
            </w:r>
          </w:p>
        </w:tc>
        <w:tc>
          <w:tcPr>
            <w:tcW w:w="178" w:type="dxa"/>
          </w:tcPr>
          <w:p w14:paraId="02DAC650" w14:textId="77777777" w:rsidR="003C2963" w:rsidRPr="00B91A75" w:rsidRDefault="003C2963" w:rsidP="003C2963">
            <w:pPr>
              <w:pStyle w:val="acctfourfigures"/>
              <w:tabs>
                <w:tab w:val="clear" w:pos="765"/>
                <w:tab w:val="decimal" w:pos="1046"/>
              </w:tabs>
              <w:spacing w:line="240" w:lineRule="exact"/>
              <w:rPr>
                <w:rFonts w:cs="Times New Roman"/>
                <w:b/>
                <w:bCs/>
                <w:szCs w:val="22"/>
                <w:lang w:bidi="th-TH"/>
              </w:rPr>
            </w:pPr>
          </w:p>
        </w:tc>
        <w:tc>
          <w:tcPr>
            <w:tcW w:w="1379" w:type="dxa"/>
            <w:tcBorders>
              <w:top w:val="double" w:sz="4" w:space="0" w:color="auto"/>
              <w:left w:val="nil"/>
              <w:bottom w:val="double" w:sz="4" w:space="0" w:color="auto"/>
              <w:right w:val="nil"/>
            </w:tcBorders>
          </w:tcPr>
          <w:p w14:paraId="1DF692ED" w14:textId="3D308A63" w:rsidR="003C2963" w:rsidRPr="00B91A75" w:rsidRDefault="003C2963" w:rsidP="003C2963">
            <w:pPr>
              <w:pStyle w:val="acctfourfigures"/>
              <w:tabs>
                <w:tab w:val="clear" w:pos="765"/>
                <w:tab w:val="decimal" w:pos="1046"/>
              </w:tabs>
              <w:spacing w:line="240" w:lineRule="exact"/>
              <w:ind w:right="11"/>
              <w:rPr>
                <w:rFonts w:cs="Times New Roman"/>
                <w:b/>
                <w:bCs/>
                <w:szCs w:val="22"/>
                <w:cs/>
                <w:lang w:bidi="th-TH"/>
              </w:rPr>
            </w:pPr>
            <w:r w:rsidRPr="00AA6956">
              <w:rPr>
                <w:b/>
                <w:bCs/>
              </w:rPr>
              <w:t>32,621</w:t>
            </w:r>
          </w:p>
        </w:tc>
        <w:tc>
          <w:tcPr>
            <w:tcW w:w="180" w:type="dxa"/>
          </w:tcPr>
          <w:p w14:paraId="176F59DB" w14:textId="77777777" w:rsidR="003C2963" w:rsidRPr="00B91A75" w:rsidRDefault="003C2963" w:rsidP="003C2963">
            <w:pPr>
              <w:pStyle w:val="acctfourfigures"/>
              <w:tabs>
                <w:tab w:val="clear" w:pos="765"/>
                <w:tab w:val="decimal" w:pos="1046"/>
              </w:tabs>
              <w:spacing w:line="240" w:lineRule="exact"/>
              <w:rPr>
                <w:rFonts w:cs="Times New Roman"/>
                <w:b/>
                <w:bCs/>
                <w:szCs w:val="22"/>
                <w:lang w:bidi="th-TH"/>
              </w:rPr>
            </w:pPr>
          </w:p>
        </w:tc>
        <w:tc>
          <w:tcPr>
            <w:tcW w:w="1382" w:type="dxa"/>
            <w:tcBorders>
              <w:top w:val="double" w:sz="4" w:space="0" w:color="auto"/>
              <w:left w:val="nil"/>
              <w:bottom w:val="double" w:sz="4" w:space="0" w:color="auto"/>
              <w:right w:val="nil"/>
            </w:tcBorders>
          </w:tcPr>
          <w:p w14:paraId="25D6E32D" w14:textId="0A39DAF3" w:rsidR="003C2963" w:rsidRPr="00B91A75" w:rsidRDefault="003C2963" w:rsidP="003C2963">
            <w:pPr>
              <w:pStyle w:val="acctfourfigures"/>
              <w:tabs>
                <w:tab w:val="clear" w:pos="765"/>
                <w:tab w:val="decimal" w:pos="1046"/>
              </w:tabs>
              <w:spacing w:line="240" w:lineRule="exact"/>
              <w:ind w:right="11"/>
              <w:rPr>
                <w:rFonts w:cs="Times New Roman"/>
                <w:b/>
                <w:bCs/>
                <w:szCs w:val="22"/>
                <w:lang w:bidi="th-TH"/>
              </w:rPr>
            </w:pPr>
            <w:r w:rsidRPr="00AA6956">
              <w:rPr>
                <w:b/>
                <w:bCs/>
              </w:rPr>
              <w:t>107,862</w:t>
            </w:r>
          </w:p>
        </w:tc>
        <w:tc>
          <w:tcPr>
            <w:tcW w:w="178" w:type="dxa"/>
          </w:tcPr>
          <w:p w14:paraId="3FD60D2A" w14:textId="77777777" w:rsidR="003C2963" w:rsidRPr="00B91A75" w:rsidRDefault="003C2963" w:rsidP="003C2963">
            <w:pPr>
              <w:pStyle w:val="acctfourfigures"/>
              <w:tabs>
                <w:tab w:val="clear" w:pos="765"/>
                <w:tab w:val="decimal" w:pos="1046"/>
              </w:tabs>
              <w:spacing w:line="240" w:lineRule="exact"/>
              <w:rPr>
                <w:rFonts w:cs="Times New Roman"/>
                <w:b/>
                <w:bCs/>
                <w:szCs w:val="22"/>
                <w:lang w:bidi="th-TH"/>
              </w:rPr>
            </w:pPr>
          </w:p>
        </w:tc>
        <w:tc>
          <w:tcPr>
            <w:tcW w:w="1338" w:type="dxa"/>
            <w:tcBorders>
              <w:top w:val="double" w:sz="4" w:space="0" w:color="auto"/>
              <w:left w:val="nil"/>
              <w:bottom w:val="double" w:sz="4" w:space="0" w:color="auto"/>
              <w:right w:val="nil"/>
            </w:tcBorders>
          </w:tcPr>
          <w:p w14:paraId="11C3D99B" w14:textId="68914DBA" w:rsidR="003C2963" w:rsidRPr="00B91A75" w:rsidRDefault="003C2963" w:rsidP="003C2963">
            <w:pPr>
              <w:pStyle w:val="acctfourfigures"/>
              <w:tabs>
                <w:tab w:val="clear" w:pos="765"/>
                <w:tab w:val="decimal" w:pos="1046"/>
              </w:tabs>
              <w:spacing w:line="240" w:lineRule="exact"/>
              <w:ind w:right="11"/>
              <w:rPr>
                <w:rFonts w:cstheme="minorBidi"/>
                <w:b/>
                <w:bCs/>
                <w:szCs w:val="22"/>
                <w:lang w:bidi="th-TH"/>
              </w:rPr>
            </w:pPr>
            <w:r w:rsidRPr="00AA6956">
              <w:rPr>
                <w:b/>
                <w:bCs/>
              </w:rPr>
              <w:t>296,540</w:t>
            </w:r>
          </w:p>
        </w:tc>
      </w:tr>
    </w:tbl>
    <w:p w14:paraId="658C8E26" w14:textId="77777777" w:rsidR="00240508" w:rsidRPr="0012708E" w:rsidRDefault="00240508" w:rsidP="00F3534A">
      <w:pPr>
        <w:pStyle w:val="PlainText"/>
        <w:spacing w:line="240" w:lineRule="atLeast"/>
        <w:ind w:right="-28"/>
        <w:jc w:val="both"/>
        <w:rPr>
          <w:rFonts w:ascii="Times New Roman" w:hAnsi="Times New Roman" w:cs="Times New Roman"/>
          <w:sz w:val="22"/>
          <w:szCs w:val="22"/>
          <w:lang w:val="en-GB"/>
        </w:rPr>
      </w:pPr>
    </w:p>
    <w:p w14:paraId="26590A39" w14:textId="0664BC7D" w:rsidR="00240508" w:rsidRPr="0012708E" w:rsidRDefault="00240508" w:rsidP="00240508">
      <w:pPr>
        <w:rPr>
          <w:rFonts w:cs="Times New Roman"/>
          <w:sz w:val="2"/>
          <w:szCs w:val="2"/>
          <w:cs/>
          <w:lang w:bidi="th-TH"/>
        </w:rPr>
      </w:pPr>
    </w:p>
    <w:tbl>
      <w:tblPr>
        <w:tblW w:w="9119" w:type="dxa"/>
        <w:tblInd w:w="529" w:type="dxa"/>
        <w:tblLayout w:type="fixed"/>
        <w:tblCellMar>
          <w:left w:w="79" w:type="dxa"/>
          <w:right w:w="79" w:type="dxa"/>
        </w:tblCellMar>
        <w:tblLook w:val="04A0" w:firstRow="1" w:lastRow="0" w:firstColumn="1" w:lastColumn="0" w:noHBand="0" w:noVBand="1"/>
      </w:tblPr>
      <w:tblGrid>
        <w:gridCol w:w="3161"/>
        <w:gridCol w:w="1323"/>
        <w:gridCol w:w="178"/>
        <w:gridCol w:w="1379"/>
        <w:gridCol w:w="180"/>
        <w:gridCol w:w="1382"/>
        <w:gridCol w:w="178"/>
        <w:gridCol w:w="1338"/>
      </w:tblGrid>
      <w:tr w:rsidR="00240508" w:rsidRPr="00880EEB" w14:paraId="44D4DD1E" w14:textId="77777777" w:rsidTr="00EC65EE">
        <w:trPr>
          <w:tblHeader/>
        </w:trPr>
        <w:tc>
          <w:tcPr>
            <w:tcW w:w="3161" w:type="dxa"/>
            <w:vAlign w:val="bottom"/>
          </w:tcPr>
          <w:p w14:paraId="40E9FCBB" w14:textId="77777777" w:rsidR="00240508" w:rsidRPr="00880EEB" w:rsidRDefault="00240508" w:rsidP="001B0A5F">
            <w:pPr>
              <w:spacing w:line="240" w:lineRule="atLeast"/>
              <w:ind w:right="-126"/>
              <w:rPr>
                <w:rFonts w:cs="Times New Roman"/>
                <w:szCs w:val="22"/>
              </w:rPr>
            </w:pPr>
          </w:p>
        </w:tc>
        <w:tc>
          <w:tcPr>
            <w:tcW w:w="5958" w:type="dxa"/>
            <w:gridSpan w:val="7"/>
            <w:vAlign w:val="bottom"/>
          </w:tcPr>
          <w:p w14:paraId="6B916B78" w14:textId="77777777" w:rsidR="00240508" w:rsidRPr="00880EEB" w:rsidRDefault="00240508" w:rsidP="001B0A5F">
            <w:pPr>
              <w:pStyle w:val="acctfourfigures"/>
              <w:tabs>
                <w:tab w:val="clear" w:pos="765"/>
              </w:tabs>
              <w:spacing w:line="240" w:lineRule="atLeast"/>
              <w:ind w:right="-79"/>
              <w:jc w:val="center"/>
              <w:rPr>
                <w:rFonts w:cs="Times New Roman"/>
                <w:szCs w:val="22"/>
              </w:rPr>
            </w:pPr>
            <w:r w:rsidRPr="00880EEB">
              <w:rPr>
                <w:rFonts w:cs="Times New Roman"/>
                <w:b/>
                <w:bCs/>
                <w:szCs w:val="22"/>
              </w:rPr>
              <w:t>The Bank</w:t>
            </w:r>
          </w:p>
        </w:tc>
      </w:tr>
      <w:tr w:rsidR="00240508" w:rsidRPr="00880EEB" w14:paraId="2011D89F" w14:textId="77777777" w:rsidTr="00EC65EE">
        <w:trPr>
          <w:tblHeader/>
        </w:trPr>
        <w:tc>
          <w:tcPr>
            <w:tcW w:w="3161" w:type="dxa"/>
            <w:vAlign w:val="bottom"/>
          </w:tcPr>
          <w:p w14:paraId="3533B1EC" w14:textId="77777777" w:rsidR="00240508" w:rsidRPr="00880EEB" w:rsidRDefault="00240508" w:rsidP="001B0A5F">
            <w:pPr>
              <w:spacing w:line="240" w:lineRule="atLeast"/>
              <w:ind w:right="-126"/>
              <w:rPr>
                <w:rFonts w:cs="Times New Roman"/>
                <w:szCs w:val="22"/>
              </w:rPr>
            </w:pPr>
          </w:p>
        </w:tc>
        <w:tc>
          <w:tcPr>
            <w:tcW w:w="1323" w:type="dxa"/>
            <w:vAlign w:val="bottom"/>
          </w:tcPr>
          <w:p w14:paraId="1B3D8566" w14:textId="32CB7DEE" w:rsidR="00240508" w:rsidRPr="00880EEB" w:rsidRDefault="00240508" w:rsidP="001B0A5F">
            <w:pPr>
              <w:pStyle w:val="acctfourfigures"/>
              <w:tabs>
                <w:tab w:val="clear" w:pos="765"/>
              </w:tabs>
              <w:spacing w:line="240" w:lineRule="atLeast"/>
              <w:ind w:right="-79" w:hanging="79"/>
              <w:jc w:val="center"/>
              <w:rPr>
                <w:rFonts w:cs="Times New Roman"/>
                <w:szCs w:val="22"/>
              </w:rPr>
            </w:pPr>
            <w:r w:rsidRPr="00880EEB">
              <w:rPr>
                <w:rFonts w:cs="Times New Roman"/>
                <w:szCs w:val="22"/>
              </w:rPr>
              <w:t>Computer software</w:t>
            </w:r>
          </w:p>
        </w:tc>
        <w:tc>
          <w:tcPr>
            <w:tcW w:w="178" w:type="dxa"/>
            <w:vAlign w:val="bottom"/>
          </w:tcPr>
          <w:p w14:paraId="22336BA7" w14:textId="77777777" w:rsidR="00240508" w:rsidRPr="00880EEB" w:rsidRDefault="00240508" w:rsidP="001B0A5F">
            <w:pPr>
              <w:pStyle w:val="acctfourfigures"/>
              <w:spacing w:line="240" w:lineRule="atLeast"/>
              <w:jc w:val="center"/>
              <w:rPr>
                <w:rFonts w:cs="Times New Roman"/>
                <w:szCs w:val="22"/>
              </w:rPr>
            </w:pPr>
          </w:p>
        </w:tc>
        <w:tc>
          <w:tcPr>
            <w:tcW w:w="1379" w:type="dxa"/>
            <w:vAlign w:val="bottom"/>
          </w:tcPr>
          <w:p w14:paraId="29B5B817" w14:textId="77777777" w:rsidR="00240508" w:rsidRPr="00880EEB" w:rsidRDefault="00240508" w:rsidP="001B0A5F">
            <w:pPr>
              <w:pStyle w:val="acctfourfigures"/>
              <w:tabs>
                <w:tab w:val="clear" w:pos="765"/>
              </w:tabs>
              <w:spacing w:line="240" w:lineRule="atLeast"/>
              <w:ind w:right="-79" w:hanging="79"/>
              <w:jc w:val="center"/>
              <w:rPr>
                <w:rFonts w:cs="Times New Roman"/>
                <w:szCs w:val="22"/>
              </w:rPr>
            </w:pPr>
            <w:r w:rsidRPr="00880EEB">
              <w:rPr>
                <w:rFonts w:cs="Times New Roman"/>
                <w:szCs w:val="22"/>
              </w:rPr>
              <w:t>Initial service fee of ITMX</w:t>
            </w:r>
          </w:p>
        </w:tc>
        <w:tc>
          <w:tcPr>
            <w:tcW w:w="180" w:type="dxa"/>
            <w:vAlign w:val="bottom"/>
          </w:tcPr>
          <w:p w14:paraId="3B641CB4" w14:textId="77777777" w:rsidR="00240508" w:rsidRPr="00880EEB" w:rsidRDefault="00240508" w:rsidP="001B0A5F">
            <w:pPr>
              <w:pStyle w:val="acctfourfigures"/>
              <w:spacing w:line="240" w:lineRule="atLeast"/>
              <w:jc w:val="center"/>
              <w:rPr>
                <w:rFonts w:cs="Times New Roman"/>
                <w:szCs w:val="22"/>
              </w:rPr>
            </w:pPr>
          </w:p>
        </w:tc>
        <w:tc>
          <w:tcPr>
            <w:tcW w:w="1382" w:type="dxa"/>
            <w:vAlign w:val="bottom"/>
          </w:tcPr>
          <w:p w14:paraId="0AADF0C6" w14:textId="43AAF3BE" w:rsidR="00240508" w:rsidRPr="00880EEB" w:rsidRDefault="00240508" w:rsidP="001B0A5F">
            <w:pPr>
              <w:pStyle w:val="acctfourfigures"/>
              <w:tabs>
                <w:tab w:val="clear" w:pos="765"/>
              </w:tabs>
              <w:spacing w:line="240" w:lineRule="atLeast"/>
              <w:ind w:left="-79" w:right="-79"/>
              <w:jc w:val="center"/>
              <w:rPr>
                <w:rFonts w:cs="Times New Roman"/>
                <w:szCs w:val="22"/>
              </w:rPr>
            </w:pPr>
            <w:r w:rsidRPr="00880EEB">
              <w:rPr>
                <w:rFonts w:cs="Times New Roman"/>
                <w:szCs w:val="22"/>
              </w:rPr>
              <w:t xml:space="preserve">Computer software </w:t>
            </w:r>
            <w:r w:rsidRPr="00880EEB">
              <w:rPr>
                <w:rFonts w:cs="Times New Roman"/>
                <w:szCs w:val="22"/>
              </w:rPr>
              <w:br/>
              <w:t xml:space="preserve">under </w:t>
            </w:r>
            <w:r w:rsidR="00373E5D">
              <w:rPr>
                <w:rFonts w:cs="Times New Roman"/>
                <w:szCs w:val="22"/>
              </w:rPr>
              <w:t>installation</w:t>
            </w:r>
          </w:p>
        </w:tc>
        <w:tc>
          <w:tcPr>
            <w:tcW w:w="178" w:type="dxa"/>
            <w:vAlign w:val="bottom"/>
          </w:tcPr>
          <w:p w14:paraId="4DFA8511" w14:textId="77777777" w:rsidR="00240508" w:rsidRPr="00880EEB" w:rsidRDefault="00240508" w:rsidP="001B0A5F">
            <w:pPr>
              <w:pStyle w:val="acctfourfigures"/>
              <w:spacing w:line="240" w:lineRule="atLeast"/>
              <w:jc w:val="center"/>
              <w:rPr>
                <w:rFonts w:cs="Times New Roman"/>
                <w:szCs w:val="22"/>
              </w:rPr>
            </w:pPr>
          </w:p>
        </w:tc>
        <w:tc>
          <w:tcPr>
            <w:tcW w:w="1338" w:type="dxa"/>
            <w:vAlign w:val="bottom"/>
          </w:tcPr>
          <w:p w14:paraId="1ECFAC4D" w14:textId="77777777" w:rsidR="00240508" w:rsidRPr="00880EEB" w:rsidRDefault="00240508" w:rsidP="001B0A5F">
            <w:pPr>
              <w:pStyle w:val="acctfourfigures"/>
              <w:tabs>
                <w:tab w:val="clear" w:pos="765"/>
              </w:tabs>
              <w:spacing w:line="240" w:lineRule="atLeast"/>
              <w:ind w:left="-79" w:right="-79"/>
              <w:jc w:val="center"/>
              <w:rPr>
                <w:rFonts w:cs="Times New Roman"/>
                <w:szCs w:val="22"/>
              </w:rPr>
            </w:pPr>
            <w:r w:rsidRPr="00880EEB">
              <w:rPr>
                <w:rFonts w:cs="Times New Roman"/>
                <w:szCs w:val="22"/>
              </w:rPr>
              <w:t>Total</w:t>
            </w:r>
          </w:p>
        </w:tc>
      </w:tr>
      <w:tr w:rsidR="00240508" w:rsidRPr="00880EEB" w14:paraId="69330732" w14:textId="77777777" w:rsidTr="00EC65EE">
        <w:trPr>
          <w:tblHeader/>
        </w:trPr>
        <w:tc>
          <w:tcPr>
            <w:tcW w:w="3161" w:type="dxa"/>
            <w:vAlign w:val="bottom"/>
          </w:tcPr>
          <w:p w14:paraId="67B00CA6" w14:textId="77777777" w:rsidR="00240508" w:rsidRPr="0093239C" w:rsidRDefault="00240508" w:rsidP="001B0A5F">
            <w:pPr>
              <w:spacing w:line="240" w:lineRule="atLeast"/>
              <w:ind w:right="-126"/>
              <w:rPr>
                <w:rFonts w:cstheme="minorBidi"/>
                <w:b/>
                <w:bCs/>
                <w:i/>
                <w:iCs/>
                <w:szCs w:val="28"/>
                <w:lang w:bidi="th-TH"/>
              </w:rPr>
            </w:pPr>
          </w:p>
        </w:tc>
        <w:tc>
          <w:tcPr>
            <w:tcW w:w="5958" w:type="dxa"/>
            <w:gridSpan w:val="7"/>
            <w:vAlign w:val="bottom"/>
          </w:tcPr>
          <w:p w14:paraId="67E221AE" w14:textId="77777777" w:rsidR="00240508" w:rsidRPr="00880EEB" w:rsidRDefault="00240508" w:rsidP="001B0A5F">
            <w:pPr>
              <w:pStyle w:val="acctfourfigures"/>
              <w:tabs>
                <w:tab w:val="clear" w:pos="765"/>
              </w:tabs>
              <w:spacing w:line="240" w:lineRule="atLeast"/>
              <w:ind w:right="11"/>
              <w:jc w:val="center"/>
              <w:rPr>
                <w:rFonts w:cs="Times New Roman"/>
                <w:szCs w:val="22"/>
              </w:rPr>
            </w:pPr>
            <w:r w:rsidRPr="00880EEB">
              <w:rPr>
                <w:rFonts w:cs="Times New Roman"/>
                <w:i/>
                <w:iCs/>
                <w:szCs w:val="22"/>
              </w:rPr>
              <w:t>(in thousand Baht)</w:t>
            </w:r>
          </w:p>
        </w:tc>
      </w:tr>
      <w:tr w:rsidR="00240508" w:rsidRPr="00880EEB" w14:paraId="09A54CDE" w14:textId="77777777" w:rsidTr="006366FA">
        <w:tc>
          <w:tcPr>
            <w:tcW w:w="3161" w:type="dxa"/>
            <w:vAlign w:val="bottom"/>
          </w:tcPr>
          <w:p w14:paraId="65A7F416" w14:textId="77777777" w:rsidR="00240508" w:rsidRPr="00880EEB" w:rsidRDefault="00240508" w:rsidP="006366FA">
            <w:pPr>
              <w:spacing w:line="240" w:lineRule="atLeast"/>
              <w:ind w:left="-70" w:right="-126"/>
              <w:rPr>
                <w:rFonts w:cs="Times New Roman"/>
                <w:b/>
                <w:bCs/>
                <w:i/>
                <w:iCs/>
                <w:szCs w:val="22"/>
              </w:rPr>
            </w:pPr>
            <w:r w:rsidRPr="00880EEB">
              <w:rPr>
                <w:rFonts w:cs="Times New Roman"/>
                <w:b/>
                <w:bCs/>
                <w:i/>
                <w:iCs/>
                <w:szCs w:val="22"/>
              </w:rPr>
              <w:t>Cost</w:t>
            </w:r>
          </w:p>
        </w:tc>
        <w:tc>
          <w:tcPr>
            <w:tcW w:w="1323" w:type="dxa"/>
            <w:vAlign w:val="bottom"/>
          </w:tcPr>
          <w:p w14:paraId="774BD18C" w14:textId="77777777" w:rsidR="00240508" w:rsidRPr="0064360F" w:rsidRDefault="00240508" w:rsidP="006366FA">
            <w:pPr>
              <w:pStyle w:val="acctfourfigures"/>
              <w:tabs>
                <w:tab w:val="clear" w:pos="765"/>
                <w:tab w:val="decimal" w:pos="1064"/>
              </w:tabs>
              <w:spacing w:line="240" w:lineRule="atLeast"/>
              <w:ind w:right="11"/>
              <w:rPr>
                <w:rFonts w:cs="Times New Roman"/>
                <w:szCs w:val="22"/>
              </w:rPr>
            </w:pPr>
          </w:p>
        </w:tc>
        <w:tc>
          <w:tcPr>
            <w:tcW w:w="178" w:type="dxa"/>
            <w:vAlign w:val="bottom"/>
          </w:tcPr>
          <w:p w14:paraId="32B2D4BB" w14:textId="77777777" w:rsidR="00240508" w:rsidRPr="0064360F" w:rsidRDefault="00240508" w:rsidP="006366FA">
            <w:pPr>
              <w:pStyle w:val="acctfourfigures"/>
              <w:tabs>
                <w:tab w:val="clear" w:pos="765"/>
                <w:tab w:val="decimal" w:pos="1064"/>
              </w:tabs>
              <w:spacing w:line="240" w:lineRule="atLeast"/>
              <w:rPr>
                <w:rFonts w:cs="Times New Roman"/>
                <w:szCs w:val="22"/>
              </w:rPr>
            </w:pPr>
          </w:p>
        </w:tc>
        <w:tc>
          <w:tcPr>
            <w:tcW w:w="1379" w:type="dxa"/>
            <w:vAlign w:val="bottom"/>
          </w:tcPr>
          <w:p w14:paraId="1197E0EE" w14:textId="77777777" w:rsidR="00240508" w:rsidRPr="0064360F" w:rsidRDefault="00240508" w:rsidP="006366FA">
            <w:pPr>
              <w:pStyle w:val="acctfourfigures"/>
              <w:tabs>
                <w:tab w:val="clear" w:pos="765"/>
                <w:tab w:val="decimal" w:pos="1064"/>
              </w:tabs>
              <w:spacing w:line="240" w:lineRule="atLeast"/>
              <w:ind w:right="11"/>
              <w:rPr>
                <w:rFonts w:cs="Times New Roman"/>
                <w:szCs w:val="22"/>
                <w:cs/>
                <w:lang w:bidi="th-TH"/>
              </w:rPr>
            </w:pPr>
          </w:p>
        </w:tc>
        <w:tc>
          <w:tcPr>
            <w:tcW w:w="180" w:type="dxa"/>
            <w:vAlign w:val="bottom"/>
          </w:tcPr>
          <w:p w14:paraId="0A9CB985" w14:textId="77777777" w:rsidR="00240508" w:rsidRPr="0064360F" w:rsidRDefault="00240508" w:rsidP="006366FA">
            <w:pPr>
              <w:pStyle w:val="acctfourfigures"/>
              <w:tabs>
                <w:tab w:val="clear" w:pos="765"/>
                <w:tab w:val="decimal" w:pos="1064"/>
              </w:tabs>
              <w:spacing w:line="240" w:lineRule="atLeast"/>
              <w:rPr>
                <w:rFonts w:cs="Times New Roman"/>
                <w:szCs w:val="22"/>
              </w:rPr>
            </w:pPr>
          </w:p>
        </w:tc>
        <w:tc>
          <w:tcPr>
            <w:tcW w:w="1382" w:type="dxa"/>
            <w:vAlign w:val="bottom"/>
          </w:tcPr>
          <w:p w14:paraId="3985D97E" w14:textId="77777777" w:rsidR="00240508" w:rsidRPr="0064360F" w:rsidRDefault="00240508" w:rsidP="006366FA">
            <w:pPr>
              <w:pStyle w:val="acctfourfigures"/>
              <w:tabs>
                <w:tab w:val="clear" w:pos="765"/>
                <w:tab w:val="decimal" w:pos="1064"/>
              </w:tabs>
              <w:spacing w:line="240" w:lineRule="atLeast"/>
              <w:ind w:right="11"/>
              <w:rPr>
                <w:rFonts w:cs="Times New Roman"/>
                <w:szCs w:val="22"/>
              </w:rPr>
            </w:pPr>
          </w:p>
        </w:tc>
        <w:tc>
          <w:tcPr>
            <w:tcW w:w="178" w:type="dxa"/>
            <w:vAlign w:val="bottom"/>
          </w:tcPr>
          <w:p w14:paraId="5EF576C3" w14:textId="77777777" w:rsidR="00240508" w:rsidRPr="0064360F" w:rsidRDefault="00240508" w:rsidP="006366FA">
            <w:pPr>
              <w:pStyle w:val="acctfourfigures"/>
              <w:tabs>
                <w:tab w:val="clear" w:pos="765"/>
                <w:tab w:val="decimal" w:pos="1064"/>
              </w:tabs>
              <w:spacing w:line="240" w:lineRule="atLeast"/>
              <w:rPr>
                <w:rFonts w:cs="Times New Roman"/>
                <w:szCs w:val="22"/>
              </w:rPr>
            </w:pPr>
          </w:p>
        </w:tc>
        <w:tc>
          <w:tcPr>
            <w:tcW w:w="1338" w:type="dxa"/>
            <w:vAlign w:val="bottom"/>
          </w:tcPr>
          <w:p w14:paraId="09D9F554" w14:textId="77777777" w:rsidR="00240508" w:rsidRPr="0064360F" w:rsidRDefault="00240508" w:rsidP="006366FA">
            <w:pPr>
              <w:pStyle w:val="acctfourfigures"/>
              <w:tabs>
                <w:tab w:val="clear" w:pos="765"/>
                <w:tab w:val="decimal" w:pos="1064"/>
              </w:tabs>
              <w:spacing w:line="240" w:lineRule="atLeast"/>
              <w:ind w:right="11"/>
              <w:rPr>
                <w:rFonts w:cs="Times New Roman"/>
                <w:szCs w:val="22"/>
              </w:rPr>
            </w:pPr>
          </w:p>
        </w:tc>
      </w:tr>
      <w:tr w:rsidR="0064360F" w:rsidRPr="00880EEB" w14:paraId="0E3BBA96" w14:textId="77777777" w:rsidTr="006366FA">
        <w:tc>
          <w:tcPr>
            <w:tcW w:w="3161" w:type="dxa"/>
            <w:vAlign w:val="bottom"/>
          </w:tcPr>
          <w:p w14:paraId="2582A0B7" w14:textId="087669FF" w:rsidR="0064360F" w:rsidRPr="00880EEB" w:rsidRDefault="0064360F" w:rsidP="006366FA">
            <w:pPr>
              <w:spacing w:line="240" w:lineRule="atLeast"/>
              <w:ind w:left="-70" w:right="-126"/>
              <w:rPr>
                <w:rFonts w:cs="Times New Roman"/>
                <w:szCs w:val="22"/>
              </w:rPr>
            </w:pPr>
            <w:r w:rsidRPr="00880EEB">
              <w:rPr>
                <w:rFonts w:cs="Times New Roman"/>
                <w:szCs w:val="22"/>
              </w:rPr>
              <w:t>At 1 January 202</w:t>
            </w:r>
            <w:r>
              <w:rPr>
                <w:rFonts w:cs="Times New Roman"/>
                <w:szCs w:val="22"/>
              </w:rPr>
              <w:t>4</w:t>
            </w:r>
          </w:p>
        </w:tc>
        <w:tc>
          <w:tcPr>
            <w:tcW w:w="1323" w:type="dxa"/>
            <w:vAlign w:val="bottom"/>
          </w:tcPr>
          <w:p w14:paraId="1F5C4B93" w14:textId="7FA2D954" w:rsidR="0064360F" w:rsidRPr="0064360F" w:rsidRDefault="0064360F" w:rsidP="006366FA">
            <w:pPr>
              <w:pStyle w:val="acctfourfigures"/>
              <w:tabs>
                <w:tab w:val="clear" w:pos="765"/>
                <w:tab w:val="decimal" w:pos="1064"/>
              </w:tabs>
              <w:spacing w:line="240" w:lineRule="atLeast"/>
              <w:ind w:right="11"/>
              <w:rPr>
                <w:rFonts w:cs="Times New Roman"/>
                <w:szCs w:val="22"/>
              </w:rPr>
            </w:pPr>
            <w:r w:rsidRPr="0064360F">
              <w:rPr>
                <w:rFonts w:cs="Times New Roman"/>
                <w:szCs w:val="22"/>
              </w:rPr>
              <w:t>323,750</w:t>
            </w:r>
          </w:p>
        </w:tc>
        <w:tc>
          <w:tcPr>
            <w:tcW w:w="178" w:type="dxa"/>
            <w:vAlign w:val="bottom"/>
          </w:tcPr>
          <w:p w14:paraId="32CBF7A2" w14:textId="77777777" w:rsidR="0064360F" w:rsidRPr="0064360F" w:rsidRDefault="0064360F" w:rsidP="006366FA">
            <w:pPr>
              <w:pStyle w:val="acctfourfigures"/>
              <w:tabs>
                <w:tab w:val="clear" w:pos="765"/>
                <w:tab w:val="decimal" w:pos="1064"/>
              </w:tabs>
              <w:spacing w:line="240" w:lineRule="atLeast"/>
              <w:rPr>
                <w:rFonts w:cs="Times New Roman"/>
                <w:szCs w:val="22"/>
              </w:rPr>
            </w:pPr>
          </w:p>
        </w:tc>
        <w:tc>
          <w:tcPr>
            <w:tcW w:w="1379" w:type="dxa"/>
            <w:vAlign w:val="bottom"/>
          </w:tcPr>
          <w:p w14:paraId="55E7C24A" w14:textId="1628766C" w:rsidR="0064360F" w:rsidRPr="0064360F" w:rsidRDefault="0064360F" w:rsidP="006366FA">
            <w:pPr>
              <w:pStyle w:val="acctfourfigures"/>
              <w:tabs>
                <w:tab w:val="clear" w:pos="765"/>
                <w:tab w:val="decimal" w:pos="1092"/>
              </w:tabs>
              <w:spacing w:line="240" w:lineRule="atLeast"/>
              <w:ind w:right="-88"/>
              <w:rPr>
                <w:rFonts w:cs="Times New Roman"/>
                <w:szCs w:val="22"/>
                <w:cs/>
                <w:lang w:bidi="th-TH"/>
              </w:rPr>
            </w:pPr>
            <w:r w:rsidRPr="0064360F">
              <w:rPr>
                <w:rFonts w:cs="Times New Roman"/>
                <w:szCs w:val="22"/>
              </w:rPr>
              <w:t>32,621</w:t>
            </w:r>
          </w:p>
        </w:tc>
        <w:tc>
          <w:tcPr>
            <w:tcW w:w="180" w:type="dxa"/>
            <w:vAlign w:val="bottom"/>
          </w:tcPr>
          <w:p w14:paraId="371572D1" w14:textId="77777777" w:rsidR="0064360F" w:rsidRPr="0064360F" w:rsidRDefault="0064360F" w:rsidP="006366FA">
            <w:pPr>
              <w:pStyle w:val="acctfourfigures"/>
              <w:tabs>
                <w:tab w:val="clear" w:pos="765"/>
                <w:tab w:val="decimal" w:pos="1064"/>
              </w:tabs>
              <w:spacing w:line="240" w:lineRule="atLeast"/>
              <w:rPr>
                <w:rFonts w:cs="Times New Roman"/>
                <w:szCs w:val="22"/>
              </w:rPr>
            </w:pPr>
          </w:p>
        </w:tc>
        <w:tc>
          <w:tcPr>
            <w:tcW w:w="1382" w:type="dxa"/>
            <w:vAlign w:val="bottom"/>
          </w:tcPr>
          <w:p w14:paraId="4CE27EE9" w14:textId="0CAA7C94" w:rsidR="0064360F" w:rsidRPr="0064360F" w:rsidRDefault="0064360F" w:rsidP="006366FA">
            <w:pPr>
              <w:tabs>
                <w:tab w:val="decimal" w:pos="1046"/>
              </w:tabs>
              <w:spacing w:line="240" w:lineRule="atLeast"/>
              <w:rPr>
                <w:rFonts w:cs="Times New Roman"/>
                <w:szCs w:val="22"/>
              </w:rPr>
            </w:pPr>
            <w:r w:rsidRPr="0064360F">
              <w:rPr>
                <w:rFonts w:cs="Times New Roman"/>
                <w:szCs w:val="22"/>
              </w:rPr>
              <w:t>91,476</w:t>
            </w:r>
          </w:p>
        </w:tc>
        <w:tc>
          <w:tcPr>
            <w:tcW w:w="178" w:type="dxa"/>
            <w:vAlign w:val="bottom"/>
          </w:tcPr>
          <w:p w14:paraId="282B9952" w14:textId="77777777" w:rsidR="0064360F" w:rsidRPr="0064360F" w:rsidRDefault="0064360F" w:rsidP="006366FA">
            <w:pPr>
              <w:tabs>
                <w:tab w:val="decimal" w:pos="1046"/>
              </w:tabs>
              <w:spacing w:line="240" w:lineRule="atLeast"/>
              <w:rPr>
                <w:rFonts w:cs="Times New Roman"/>
                <w:szCs w:val="22"/>
              </w:rPr>
            </w:pPr>
          </w:p>
        </w:tc>
        <w:tc>
          <w:tcPr>
            <w:tcW w:w="1338" w:type="dxa"/>
            <w:vAlign w:val="bottom"/>
          </w:tcPr>
          <w:p w14:paraId="2BA5AF1D" w14:textId="775897A6" w:rsidR="0064360F" w:rsidRPr="0064360F" w:rsidRDefault="0064360F" w:rsidP="006366FA">
            <w:pPr>
              <w:pStyle w:val="acctfourfigures"/>
              <w:tabs>
                <w:tab w:val="clear" w:pos="765"/>
                <w:tab w:val="decimal" w:pos="1064"/>
              </w:tabs>
              <w:spacing w:line="240" w:lineRule="atLeast"/>
              <w:ind w:right="11"/>
              <w:rPr>
                <w:rFonts w:cs="Times New Roman"/>
                <w:szCs w:val="22"/>
              </w:rPr>
            </w:pPr>
            <w:r w:rsidRPr="0064360F">
              <w:rPr>
                <w:rFonts w:cs="Times New Roman"/>
                <w:szCs w:val="22"/>
              </w:rPr>
              <w:t>447,847</w:t>
            </w:r>
          </w:p>
        </w:tc>
      </w:tr>
      <w:tr w:rsidR="0064360F" w:rsidRPr="00880EEB" w14:paraId="5C9A103D" w14:textId="77777777" w:rsidTr="006366FA">
        <w:tc>
          <w:tcPr>
            <w:tcW w:w="3161" w:type="dxa"/>
            <w:vAlign w:val="bottom"/>
          </w:tcPr>
          <w:p w14:paraId="2471D82C" w14:textId="77777777" w:rsidR="0064360F" w:rsidRPr="00880EEB" w:rsidRDefault="0064360F" w:rsidP="006366FA">
            <w:pPr>
              <w:spacing w:line="240" w:lineRule="atLeast"/>
              <w:ind w:left="-70" w:right="-126"/>
              <w:rPr>
                <w:rFonts w:cs="Times New Roman"/>
                <w:szCs w:val="22"/>
              </w:rPr>
            </w:pPr>
            <w:r w:rsidRPr="00880EEB">
              <w:rPr>
                <w:rFonts w:cs="Times New Roman"/>
                <w:szCs w:val="22"/>
              </w:rPr>
              <w:t>Additions</w:t>
            </w:r>
          </w:p>
        </w:tc>
        <w:tc>
          <w:tcPr>
            <w:tcW w:w="1323" w:type="dxa"/>
            <w:vAlign w:val="bottom"/>
          </w:tcPr>
          <w:p w14:paraId="3E7ED4FE" w14:textId="4A9EB257" w:rsidR="0064360F" w:rsidRPr="00880EEB" w:rsidRDefault="0064360F" w:rsidP="006366FA">
            <w:pPr>
              <w:tabs>
                <w:tab w:val="decimal" w:pos="1046"/>
              </w:tabs>
              <w:spacing w:line="240" w:lineRule="atLeast"/>
              <w:rPr>
                <w:rFonts w:cs="Times New Roman"/>
                <w:szCs w:val="22"/>
              </w:rPr>
            </w:pPr>
            <w:r w:rsidRPr="000637C7">
              <w:rPr>
                <w:rFonts w:cs="Times New Roman"/>
                <w:szCs w:val="22"/>
                <w:lang w:bidi="th-TH"/>
              </w:rPr>
              <w:t>15,634</w:t>
            </w:r>
          </w:p>
        </w:tc>
        <w:tc>
          <w:tcPr>
            <w:tcW w:w="178" w:type="dxa"/>
            <w:vAlign w:val="bottom"/>
          </w:tcPr>
          <w:p w14:paraId="22BDF947" w14:textId="77777777" w:rsidR="0064360F" w:rsidRPr="00880EEB" w:rsidRDefault="0064360F" w:rsidP="006366FA">
            <w:pPr>
              <w:tabs>
                <w:tab w:val="decimal" w:pos="1046"/>
              </w:tabs>
              <w:spacing w:line="240" w:lineRule="atLeast"/>
              <w:rPr>
                <w:rFonts w:cs="Times New Roman"/>
                <w:szCs w:val="22"/>
              </w:rPr>
            </w:pPr>
          </w:p>
        </w:tc>
        <w:tc>
          <w:tcPr>
            <w:tcW w:w="1379" w:type="dxa"/>
            <w:vAlign w:val="bottom"/>
          </w:tcPr>
          <w:p w14:paraId="6D10ECEF" w14:textId="5BD04257" w:rsidR="0064360F" w:rsidRPr="00880EEB" w:rsidRDefault="0064360F" w:rsidP="006366FA">
            <w:pPr>
              <w:tabs>
                <w:tab w:val="decimal" w:pos="1092"/>
              </w:tabs>
              <w:spacing w:line="240" w:lineRule="atLeast"/>
              <w:ind w:right="-88"/>
              <w:rPr>
                <w:rFonts w:cs="Times New Roman"/>
                <w:szCs w:val="22"/>
              </w:rPr>
            </w:pPr>
            <w:r w:rsidRPr="0093239C">
              <w:rPr>
                <w:rFonts w:cs="Times New Roman"/>
                <w:szCs w:val="22"/>
              </w:rPr>
              <w:t>-</w:t>
            </w:r>
          </w:p>
        </w:tc>
        <w:tc>
          <w:tcPr>
            <w:tcW w:w="180" w:type="dxa"/>
            <w:vAlign w:val="bottom"/>
          </w:tcPr>
          <w:p w14:paraId="3D5E8C5A" w14:textId="77777777" w:rsidR="0064360F" w:rsidRPr="00880EEB" w:rsidRDefault="0064360F" w:rsidP="006366FA">
            <w:pPr>
              <w:tabs>
                <w:tab w:val="decimal" w:pos="1046"/>
              </w:tabs>
              <w:spacing w:line="240" w:lineRule="atLeast"/>
              <w:rPr>
                <w:rFonts w:cs="Times New Roman"/>
                <w:szCs w:val="22"/>
              </w:rPr>
            </w:pPr>
          </w:p>
        </w:tc>
        <w:tc>
          <w:tcPr>
            <w:tcW w:w="1382" w:type="dxa"/>
            <w:vAlign w:val="bottom"/>
          </w:tcPr>
          <w:p w14:paraId="6F3B3887" w14:textId="62131D76" w:rsidR="0064360F" w:rsidRPr="00880EEB" w:rsidRDefault="0064360F" w:rsidP="006366FA">
            <w:pPr>
              <w:tabs>
                <w:tab w:val="decimal" w:pos="1046"/>
              </w:tabs>
              <w:spacing w:line="240" w:lineRule="atLeast"/>
              <w:rPr>
                <w:rFonts w:cs="Times New Roman"/>
                <w:szCs w:val="22"/>
              </w:rPr>
            </w:pPr>
            <w:r w:rsidRPr="000637C7">
              <w:rPr>
                <w:rFonts w:cs="Times New Roman"/>
                <w:szCs w:val="22"/>
              </w:rPr>
              <w:t>39,285</w:t>
            </w:r>
          </w:p>
        </w:tc>
        <w:tc>
          <w:tcPr>
            <w:tcW w:w="178" w:type="dxa"/>
            <w:vAlign w:val="bottom"/>
          </w:tcPr>
          <w:p w14:paraId="4DF47918" w14:textId="77777777" w:rsidR="0064360F" w:rsidRPr="00880EEB" w:rsidRDefault="0064360F" w:rsidP="006366FA">
            <w:pPr>
              <w:tabs>
                <w:tab w:val="decimal" w:pos="1046"/>
              </w:tabs>
              <w:spacing w:line="240" w:lineRule="atLeast"/>
              <w:rPr>
                <w:rFonts w:cs="Times New Roman"/>
                <w:szCs w:val="22"/>
              </w:rPr>
            </w:pPr>
          </w:p>
        </w:tc>
        <w:tc>
          <w:tcPr>
            <w:tcW w:w="1338" w:type="dxa"/>
            <w:vAlign w:val="bottom"/>
          </w:tcPr>
          <w:p w14:paraId="36D676D8" w14:textId="40D6BC06" w:rsidR="0064360F" w:rsidRPr="00880EEB" w:rsidRDefault="0064360F" w:rsidP="006366FA">
            <w:pPr>
              <w:tabs>
                <w:tab w:val="decimal" w:pos="1046"/>
              </w:tabs>
              <w:spacing w:line="240" w:lineRule="atLeast"/>
              <w:rPr>
                <w:rFonts w:cs="Times New Roman"/>
                <w:szCs w:val="22"/>
              </w:rPr>
            </w:pPr>
            <w:r w:rsidRPr="000637C7">
              <w:rPr>
                <w:rFonts w:cs="Times New Roman"/>
                <w:szCs w:val="22"/>
              </w:rPr>
              <w:t>54,919</w:t>
            </w:r>
          </w:p>
        </w:tc>
      </w:tr>
      <w:tr w:rsidR="0064360F" w:rsidRPr="00880EEB" w14:paraId="79F57707" w14:textId="77777777" w:rsidTr="006366FA">
        <w:tc>
          <w:tcPr>
            <w:tcW w:w="3161" w:type="dxa"/>
            <w:vAlign w:val="bottom"/>
          </w:tcPr>
          <w:p w14:paraId="599DA1C2" w14:textId="592B3750" w:rsidR="0064360F" w:rsidRPr="00880EEB" w:rsidRDefault="0064360F" w:rsidP="006366FA">
            <w:pPr>
              <w:spacing w:line="240" w:lineRule="atLeast"/>
              <w:ind w:left="-70" w:right="-126"/>
              <w:rPr>
                <w:rFonts w:cs="Times New Roman"/>
                <w:szCs w:val="22"/>
              </w:rPr>
            </w:pPr>
            <w:r>
              <w:rPr>
                <w:rFonts w:cs="Times New Roman"/>
                <w:szCs w:val="22"/>
              </w:rPr>
              <w:t>Transfers in (out)</w:t>
            </w:r>
          </w:p>
        </w:tc>
        <w:tc>
          <w:tcPr>
            <w:tcW w:w="1323" w:type="dxa"/>
            <w:vAlign w:val="bottom"/>
          </w:tcPr>
          <w:p w14:paraId="0F5382DF" w14:textId="31535213" w:rsidR="0064360F" w:rsidRPr="00880EEB" w:rsidRDefault="0064360F" w:rsidP="006366FA">
            <w:pPr>
              <w:tabs>
                <w:tab w:val="decimal" w:pos="1046"/>
              </w:tabs>
              <w:spacing w:line="240" w:lineRule="atLeast"/>
              <w:rPr>
                <w:rFonts w:cs="Times New Roman"/>
                <w:szCs w:val="22"/>
                <w:rtl/>
              </w:rPr>
            </w:pPr>
            <w:r w:rsidRPr="000637C7">
              <w:rPr>
                <w:rFonts w:cs="Times New Roman"/>
                <w:szCs w:val="22"/>
                <w:lang w:bidi="th-TH"/>
              </w:rPr>
              <w:t>56,313</w:t>
            </w:r>
          </w:p>
        </w:tc>
        <w:tc>
          <w:tcPr>
            <w:tcW w:w="178" w:type="dxa"/>
            <w:vAlign w:val="bottom"/>
          </w:tcPr>
          <w:p w14:paraId="11D04E00" w14:textId="77777777" w:rsidR="0064360F" w:rsidRPr="00880EEB" w:rsidRDefault="0064360F" w:rsidP="006366FA">
            <w:pPr>
              <w:tabs>
                <w:tab w:val="decimal" w:pos="1046"/>
              </w:tabs>
              <w:spacing w:line="240" w:lineRule="atLeast"/>
              <w:rPr>
                <w:rFonts w:cs="Times New Roman"/>
                <w:szCs w:val="22"/>
              </w:rPr>
            </w:pPr>
          </w:p>
        </w:tc>
        <w:tc>
          <w:tcPr>
            <w:tcW w:w="1379" w:type="dxa"/>
            <w:vAlign w:val="bottom"/>
          </w:tcPr>
          <w:p w14:paraId="7F4D172F" w14:textId="2BBACAB0" w:rsidR="0064360F" w:rsidRPr="00880EEB" w:rsidRDefault="0064360F" w:rsidP="006366FA">
            <w:pPr>
              <w:tabs>
                <w:tab w:val="decimal" w:pos="1092"/>
              </w:tabs>
              <w:spacing w:line="240" w:lineRule="atLeast"/>
              <w:ind w:right="-88"/>
              <w:rPr>
                <w:rFonts w:cs="Times New Roman"/>
                <w:szCs w:val="22"/>
              </w:rPr>
            </w:pPr>
            <w:r w:rsidRPr="000637C7">
              <w:rPr>
                <w:rFonts w:cs="Times New Roman"/>
                <w:szCs w:val="22"/>
              </w:rPr>
              <w:t>-</w:t>
            </w:r>
          </w:p>
        </w:tc>
        <w:tc>
          <w:tcPr>
            <w:tcW w:w="180" w:type="dxa"/>
            <w:vAlign w:val="bottom"/>
          </w:tcPr>
          <w:p w14:paraId="4B7F6753" w14:textId="77777777" w:rsidR="0064360F" w:rsidRPr="00880EEB" w:rsidRDefault="0064360F" w:rsidP="006366FA">
            <w:pPr>
              <w:tabs>
                <w:tab w:val="decimal" w:pos="1046"/>
              </w:tabs>
              <w:spacing w:line="240" w:lineRule="atLeast"/>
              <w:rPr>
                <w:rFonts w:cs="Times New Roman"/>
                <w:szCs w:val="22"/>
              </w:rPr>
            </w:pPr>
          </w:p>
        </w:tc>
        <w:tc>
          <w:tcPr>
            <w:tcW w:w="1382" w:type="dxa"/>
            <w:vAlign w:val="bottom"/>
          </w:tcPr>
          <w:p w14:paraId="71ABC1BA" w14:textId="38E829CD" w:rsidR="0064360F" w:rsidRPr="00880EEB" w:rsidRDefault="0064360F" w:rsidP="006366FA">
            <w:pPr>
              <w:tabs>
                <w:tab w:val="decimal" w:pos="1046"/>
              </w:tabs>
              <w:spacing w:line="240" w:lineRule="atLeast"/>
              <w:rPr>
                <w:rFonts w:cs="Times New Roman"/>
                <w:szCs w:val="22"/>
              </w:rPr>
            </w:pPr>
            <w:r w:rsidRPr="000637C7">
              <w:rPr>
                <w:rFonts w:cs="Times New Roman"/>
                <w:szCs w:val="22"/>
                <w:lang w:bidi="th-TH"/>
              </w:rPr>
              <w:t>(56,313)</w:t>
            </w:r>
          </w:p>
        </w:tc>
        <w:tc>
          <w:tcPr>
            <w:tcW w:w="178" w:type="dxa"/>
            <w:vAlign w:val="bottom"/>
          </w:tcPr>
          <w:p w14:paraId="6533EFF5" w14:textId="77777777" w:rsidR="0064360F" w:rsidRPr="00880EEB" w:rsidRDefault="0064360F" w:rsidP="006366FA">
            <w:pPr>
              <w:tabs>
                <w:tab w:val="decimal" w:pos="1046"/>
              </w:tabs>
              <w:spacing w:line="240" w:lineRule="atLeast"/>
              <w:rPr>
                <w:rFonts w:cs="Times New Roman"/>
                <w:szCs w:val="22"/>
              </w:rPr>
            </w:pPr>
          </w:p>
        </w:tc>
        <w:tc>
          <w:tcPr>
            <w:tcW w:w="1338" w:type="dxa"/>
            <w:vAlign w:val="bottom"/>
          </w:tcPr>
          <w:p w14:paraId="14897FB8" w14:textId="1A79E884" w:rsidR="0064360F" w:rsidRPr="00880EEB" w:rsidRDefault="0064360F" w:rsidP="006366FA">
            <w:pPr>
              <w:tabs>
                <w:tab w:val="decimal" w:pos="1046"/>
              </w:tabs>
              <w:spacing w:line="240" w:lineRule="atLeast"/>
              <w:rPr>
                <w:rFonts w:cs="Times New Roman"/>
                <w:szCs w:val="22"/>
              </w:rPr>
            </w:pPr>
            <w:r w:rsidRPr="0093239C">
              <w:rPr>
                <w:rFonts w:cs="Times New Roman"/>
                <w:szCs w:val="22"/>
              </w:rPr>
              <w:t>-</w:t>
            </w:r>
          </w:p>
        </w:tc>
      </w:tr>
      <w:tr w:rsidR="0064360F" w:rsidRPr="00880EEB" w14:paraId="0B077E79" w14:textId="77777777" w:rsidTr="006366FA">
        <w:tc>
          <w:tcPr>
            <w:tcW w:w="3161" w:type="dxa"/>
            <w:vAlign w:val="bottom"/>
          </w:tcPr>
          <w:p w14:paraId="75BF9468" w14:textId="5ECCD3B8" w:rsidR="0064360F" w:rsidRPr="00880EEB" w:rsidRDefault="0064360F" w:rsidP="006366FA">
            <w:pPr>
              <w:spacing w:line="240" w:lineRule="atLeast"/>
              <w:ind w:left="-70" w:right="-126"/>
              <w:rPr>
                <w:rFonts w:cs="Times New Roman"/>
                <w:b/>
                <w:bCs/>
                <w:szCs w:val="22"/>
              </w:rPr>
            </w:pPr>
            <w:r w:rsidRPr="00880EEB">
              <w:rPr>
                <w:rFonts w:cs="Times New Roman"/>
                <w:b/>
                <w:bCs/>
                <w:szCs w:val="22"/>
              </w:rPr>
              <w:t>At 31 December 202</w:t>
            </w:r>
            <w:r>
              <w:rPr>
                <w:rFonts w:cs="Times New Roman"/>
                <w:b/>
                <w:bCs/>
                <w:szCs w:val="22"/>
              </w:rPr>
              <w:t>4</w:t>
            </w:r>
            <w:r w:rsidRPr="00880EEB">
              <w:rPr>
                <w:rFonts w:cs="Times New Roman"/>
                <w:b/>
                <w:bCs/>
                <w:szCs w:val="22"/>
              </w:rPr>
              <w:t xml:space="preserve"> and </w:t>
            </w:r>
          </w:p>
        </w:tc>
        <w:tc>
          <w:tcPr>
            <w:tcW w:w="1323" w:type="dxa"/>
            <w:tcBorders>
              <w:top w:val="single" w:sz="4" w:space="0" w:color="auto"/>
            </w:tcBorders>
            <w:vAlign w:val="bottom"/>
          </w:tcPr>
          <w:p w14:paraId="51AD3E69" w14:textId="60DC03F4" w:rsidR="0064360F" w:rsidRPr="00880EEB" w:rsidRDefault="0064360F" w:rsidP="006366FA">
            <w:pPr>
              <w:tabs>
                <w:tab w:val="decimal" w:pos="1046"/>
              </w:tabs>
              <w:spacing w:line="240" w:lineRule="atLeast"/>
              <w:rPr>
                <w:rFonts w:cs="Times New Roman"/>
                <w:b/>
                <w:bCs/>
                <w:szCs w:val="22"/>
              </w:rPr>
            </w:pPr>
          </w:p>
        </w:tc>
        <w:tc>
          <w:tcPr>
            <w:tcW w:w="178" w:type="dxa"/>
            <w:vAlign w:val="bottom"/>
          </w:tcPr>
          <w:p w14:paraId="7E4019E2" w14:textId="77777777" w:rsidR="0064360F" w:rsidRPr="00880EEB" w:rsidRDefault="0064360F" w:rsidP="006366FA">
            <w:pPr>
              <w:tabs>
                <w:tab w:val="decimal" w:pos="1046"/>
              </w:tabs>
              <w:spacing w:line="240" w:lineRule="atLeast"/>
              <w:rPr>
                <w:rFonts w:cs="Times New Roman"/>
                <w:b/>
                <w:bCs/>
                <w:szCs w:val="22"/>
              </w:rPr>
            </w:pPr>
          </w:p>
        </w:tc>
        <w:tc>
          <w:tcPr>
            <w:tcW w:w="1379" w:type="dxa"/>
            <w:tcBorders>
              <w:top w:val="single" w:sz="4" w:space="0" w:color="auto"/>
            </w:tcBorders>
            <w:vAlign w:val="bottom"/>
          </w:tcPr>
          <w:p w14:paraId="7C2DE7D6" w14:textId="49266420" w:rsidR="0064360F" w:rsidRPr="00880EEB" w:rsidRDefault="0064360F" w:rsidP="006366FA">
            <w:pPr>
              <w:tabs>
                <w:tab w:val="decimal" w:pos="1092"/>
              </w:tabs>
              <w:spacing w:line="240" w:lineRule="atLeast"/>
              <w:ind w:right="-88"/>
              <w:rPr>
                <w:rFonts w:cs="Times New Roman"/>
                <w:b/>
                <w:bCs/>
                <w:szCs w:val="22"/>
              </w:rPr>
            </w:pPr>
          </w:p>
        </w:tc>
        <w:tc>
          <w:tcPr>
            <w:tcW w:w="180" w:type="dxa"/>
            <w:vAlign w:val="bottom"/>
          </w:tcPr>
          <w:p w14:paraId="0823FCF3" w14:textId="77777777" w:rsidR="0064360F" w:rsidRPr="00880EEB" w:rsidRDefault="0064360F" w:rsidP="006366FA">
            <w:pPr>
              <w:tabs>
                <w:tab w:val="decimal" w:pos="1046"/>
              </w:tabs>
              <w:spacing w:line="240" w:lineRule="atLeast"/>
              <w:rPr>
                <w:rFonts w:cs="Times New Roman"/>
                <w:b/>
                <w:bCs/>
                <w:szCs w:val="22"/>
              </w:rPr>
            </w:pPr>
          </w:p>
        </w:tc>
        <w:tc>
          <w:tcPr>
            <w:tcW w:w="1382" w:type="dxa"/>
            <w:tcBorders>
              <w:top w:val="single" w:sz="4" w:space="0" w:color="auto"/>
            </w:tcBorders>
            <w:vAlign w:val="bottom"/>
          </w:tcPr>
          <w:p w14:paraId="67ABA1A9" w14:textId="13C6B54F" w:rsidR="0064360F" w:rsidRPr="00880EEB" w:rsidRDefault="0064360F" w:rsidP="006366FA">
            <w:pPr>
              <w:tabs>
                <w:tab w:val="decimal" w:pos="1046"/>
              </w:tabs>
              <w:spacing w:line="240" w:lineRule="atLeast"/>
              <w:rPr>
                <w:rFonts w:cs="Times New Roman"/>
                <w:b/>
                <w:bCs/>
                <w:szCs w:val="22"/>
              </w:rPr>
            </w:pPr>
          </w:p>
        </w:tc>
        <w:tc>
          <w:tcPr>
            <w:tcW w:w="178" w:type="dxa"/>
            <w:vAlign w:val="bottom"/>
          </w:tcPr>
          <w:p w14:paraId="3E65B0C1" w14:textId="77777777" w:rsidR="0064360F" w:rsidRPr="00880EEB" w:rsidRDefault="0064360F" w:rsidP="006366FA">
            <w:pPr>
              <w:tabs>
                <w:tab w:val="decimal" w:pos="1046"/>
              </w:tabs>
              <w:spacing w:line="240" w:lineRule="atLeast"/>
              <w:rPr>
                <w:rFonts w:cs="Times New Roman"/>
                <w:b/>
                <w:bCs/>
                <w:szCs w:val="22"/>
              </w:rPr>
            </w:pPr>
          </w:p>
        </w:tc>
        <w:tc>
          <w:tcPr>
            <w:tcW w:w="1338" w:type="dxa"/>
            <w:tcBorders>
              <w:top w:val="single" w:sz="4" w:space="0" w:color="auto"/>
            </w:tcBorders>
            <w:vAlign w:val="bottom"/>
          </w:tcPr>
          <w:p w14:paraId="5E3AA637" w14:textId="2B55C080" w:rsidR="0064360F" w:rsidRPr="00880EEB" w:rsidRDefault="0064360F" w:rsidP="006366FA">
            <w:pPr>
              <w:tabs>
                <w:tab w:val="decimal" w:pos="1046"/>
              </w:tabs>
              <w:spacing w:line="240" w:lineRule="atLeast"/>
              <w:rPr>
                <w:rFonts w:cs="Times New Roman"/>
                <w:b/>
                <w:bCs/>
                <w:szCs w:val="22"/>
              </w:rPr>
            </w:pPr>
          </w:p>
        </w:tc>
      </w:tr>
      <w:tr w:rsidR="0064360F" w:rsidRPr="00880EEB" w14:paraId="0D7BD4D5" w14:textId="77777777" w:rsidTr="006366FA">
        <w:tc>
          <w:tcPr>
            <w:tcW w:w="3161" w:type="dxa"/>
            <w:vAlign w:val="bottom"/>
          </w:tcPr>
          <w:p w14:paraId="398BB06A" w14:textId="705F9902" w:rsidR="0064360F" w:rsidRPr="00880EEB" w:rsidRDefault="0064360F" w:rsidP="006366FA">
            <w:pPr>
              <w:spacing w:line="240" w:lineRule="atLeast"/>
              <w:ind w:left="-70" w:right="-126"/>
              <w:rPr>
                <w:rFonts w:cs="Times New Roman"/>
                <w:b/>
                <w:bCs/>
                <w:szCs w:val="22"/>
              </w:rPr>
            </w:pPr>
            <w:r w:rsidRPr="00880EEB">
              <w:rPr>
                <w:rFonts w:cs="Times New Roman"/>
                <w:b/>
                <w:bCs/>
                <w:szCs w:val="22"/>
              </w:rPr>
              <w:t xml:space="preserve">   1 January 202</w:t>
            </w:r>
            <w:r>
              <w:rPr>
                <w:rFonts w:cs="Times New Roman"/>
                <w:b/>
                <w:bCs/>
                <w:szCs w:val="22"/>
              </w:rPr>
              <w:t>5</w:t>
            </w:r>
          </w:p>
        </w:tc>
        <w:tc>
          <w:tcPr>
            <w:tcW w:w="1323" w:type="dxa"/>
            <w:vAlign w:val="bottom"/>
          </w:tcPr>
          <w:p w14:paraId="3EFB9EC9" w14:textId="52C9511C" w:rsidR="0064360F" w:rsidRPr="00880EEB" w:rsidRDefault="0064360F" w:rsidP="006366FA">
            <w:pPr>
              <w:tabs>
                <w:tab w:val="decimal" w:pos="1046"/>
              </w:tabs>
              <w:spacing w:line="240" w:lineRule="atLeast"/>
              <w:rPr>
                <w:rFonts w:cs="Times New Roman"/>
                <w:b/>
                <w:bCs/>
                <w:szCs w:val="22"/>
              </w:rPr>
            </w:pPr>
            <w:r w:rsidRPr="000637C7">
              <w:rPr>
                <w:rFonts w:cs="Times New Roman"/>
                <w:b/>
                <w:bCs/>
                <w:szCs w:val="22"/>
                <w:lang w:bidi="th-TH"/>
              </w:rPr>
              <w:t>395,697</w:t>
            </w:r>
          </w:p>
        </w:tc>
        <w:tc>
          <w:tcPr>
            <w:tcW w:w="178" w:type="dxa"/>
            <w:vAlign w:val="bottom"/>
          </w:tcPr>
          <w:p w14:paraId="56075B69" w14:textId="77777777" w:rsidR="0064360F" w:rsidRPr="00880EEB" w:rsidRDefault="0064360F" w:rsidP="006366FA">
            <w:pPr>
              <w:tabs>
                <w:tab w:val="decimal" w:pos="1046"/>
              </w:tabs>
              <w:spacing w:line="240" w:lineRule="atLeast"/>
              <w:rPr>
                <w:rFonts w:cs="Times New Roman"/>
                <w:b/>
                <w:bCs/>
                <w:szCs w:val="22"/>
              </w:rPr>
            </w:pPr>
          </w:p>
        </w:tc>
        <w:tc>
          <w:tcPr>
            <w:tcW w:w="1379" w:type="dxa"/>
            <w:vAlign w:val="bottom"/>
          </w:tcPr>
          <w:p w14:paraId="734AB58A" w14:textId="10397C03" w:rsidR="0064360F" w:rsidRPr="00880EEB" w:rsidRDefault="0064360F" w:rsidP="006366FA">
            <w:pPr>
              <w:tabs>
                <w:tab w:val="decimal" w:pos="1092"/>
              </w:tabs>
              <w:spacing w:line="240" w:lineRule="atLeast"/>
              <w:ind w:right="-88"/>
              <w:rPr>
                <w:rFonts w:cs="Times New Roman"/>
                <w:b/>
                <w:bCs/>
                <w:szCs w:val="22"/>
              </w:rPr>
            </w:pPr>
            <w:r w:rsidRPr="000637C7">
              <w:rPr>
                <w:rFonts w:cs="Times New Roman"/>
                <w:b/>
                <w:bCs/>
                <w:szCs w:val="22"/>
                <w:lang w:bidi="th-TH"/>
              </w:rPr>
              <w:t>32,621</w:t>
            </w:r>
          </w:p>
        </w:tc>
        <w:tc>
          <w:tcPr>
            <w:tcW w:w="180" w:type="dxa"/>
            <w:vAlign w:val="bottom"/>
          </w:tcPr>
          <w:p w14:paraId="14236CA4" w14:textId="77777777" w:rsidR="0064360F" w:rsidRPr="00880EEB" w:rsidRDefault="0064360F" w:rsidP="006366FA">
            <w:pPr>
              <w:tabs>
                <w:tab w:val="decimal" w:pos="1046"/>
              </w:tabs>
              <w:spacing w:line="240" w:lineRule="atLeast"/>
              <w:rPr>
                <w:rFonts w:cs="Times New Roman"/>
                <w:b/>
                <w:bCs/>
                <w:szCs w:val="22"/>
              </w:rPr>
            </w:pPr>
          </w:p>
        </w:tc>
        <w:tc>
          <w:tcPr>
            <w:tcW w:w="1382" w:type="dxa"/>
            <w:vAlign w:val="bottom"/>
          </w:tcPr>
          <w:p w14:paraId="2E0B8CA5" w14:textId="08573498" w:rsidR="0064360F" w:rsidRPr="00880EEB" w:rsidRDefault="0064360F" w:rsidP="006366FA">
            <w:pPr>
              <w:tabs>
                <w:tab w:val="decimal" w:pos="1046"/>
              </w:tabs>
              <w:spacing w:line="240" w:lineRule="atLeast"/>
              <w:rPr>
                <w:rFonts w:cs="Times New Roman"/>
                <w:b/>
                <w:bCs/>
                <w:szCs w:val="22"/>
              </w:rPr>
            </w:pPr>
            <w:r w:rsidRPr="000637C7">
              <w:rPr>
                <w:rFonts w:cs="Times New Roman"/>
                <w:b/>
                <w:bCs/>
                <w:szCs w:val="22"/>
                <w:lang w:bidi="th-TH"/>
              </w:rPr>
              <w:t>74,448</w:t>
            </w:r>
          </w:p>
        </w:tc>
        <w:tc>
          <w:tcPr>
            <w:tcW w:w="178" w:type="dxa"/>
            <w:vAlign w:val="bottom"/>
          </w:tcPr>
          <w:p w14:paraId="0C1F7135" w14:textId="77777777" w:rsidR="0064360F" w:rsidRPr="00880EEB" w:rsidRDefault="0064360F" w:rsidP="006366FA">
            <w:pPr>
              <w:tabs>
                <w:tab w:val="decimal" w:pos="1046"/>
              </w:tabs>
              <w:spacing w:line="240" w:lineRule="atLeast"/>
              <w:rPr>
                <w:rFonts w:cs="Times New Roman"/>
                <w:b/>
                <w:bCs/>
                <w:szCs w:val="22"/>
              </w:rPr>
            </w:pPr>
          </w:p>
        </w:tc>
        <w:tc>
          <w:tcPr>
            <w:tcW w:w="1338" w:type="dxa"/>
            <w:vAlign w:val="bottom"/>
          </w:tcPr>
          <w:p w14:paraId="2D46BADF" w14:textId="148952DC" w:rsidR="0064360F" w:rsidRPr="00880EEB" w:rsidRDefault="0064360F" w:rsidP="006366FA">
            <w:pPr>
              <w:tabs>
                <w:tab w:val="decimal" w:pos="1046"/>
              </w:tabs>
              <w:spacing w:line="240" w:lineRule="atLeast"/>
              <w:rPr>
                <w:rFonts w:cs="Times New Roman"/>
                <w:b/>
                <w:bCs/>
                <w:szCs w:val="22"/>
              </w:rPr>
            </w:pPr>
            <w:r w:rsidRPr="000637C7">
              <w:rPr>
                <w:rFonts w:cs="Times New Roman"/>
                <w:b/>
                <w:bCs/>
                <w:szCs w:val="22"/>
                <w:lang w:bidi="th-TH"/>
              </w:rPr>
              <w:t>502,766</w:t>
            </w:r>
          </w:p>
        </w:tc>
      </w:tr>
      <w:tr w:rsidR="003C2963" w:rsidRPr="00880EEB" w14:paraId="6F292C3A" w14:textId="77777777" w:rsidTr="00AA6956">
        <w:tc>
          <w:tcPr>
            <w:tcW w:w="3161" w:type="dxa"/>
            <w:vAlign w:val="bottom"/>
          </w:tcPr>
          <w:p w14:paraId="62A09E5B" w14:textId="77777777" w:rsidR="003C2963" w:rsidRPr="00880EEB" w:rsidRDefault="003C2963" w:rsidP="003C2963">
            <w:pPr>
              <w:spacing w:line="240" w:lineRule="atLeast"/>
              <w:ind w:left="-70" w:right="-126"/>
              <w:rPr>
                <w:rFonts w:cs="Times New Roman"/>
                <w:szCs w:val="22"/>
              </w:rPr>
            </w:pPr>
            <w:r w:rsidRPr="00880EEB">
              <w:rPr>
                <w:rFonts w:cs="Times New Roman"/>
                <w:szCs w:val="22"/>
              </w:rPr>
              <w:t>Additions</w:t>
            </w:r>
          </w:p>
        </w:tc>
        <w:tc>
          <w:tcPr>
            <w:tcW w:w="1323" w:type="dxa"/>
          </w:tcPr>
          <w:p w14:paraId="46E804FD" w14:textId="57A8595C" w:rsidR="003C2963" w:rsidRPr="00AA6956" w:rsidRDefault="003C2963" w:rsidP="003C2963">
            <w:pPr>
              <w:tabs>
                <w:tab w:val="decimal" w:pos="1046"/>
              </w:tabs>
              <w:spacing w:line="240" w:lineRule="atLeast"/>
              <w:rPr>
                <w:rFonts w:cstheme="minorBidi"/>
                <w:szCs w:val="22"/>
                <w:lang w:bidi="th-TH"/>
              </w:rPr>
            </w:pPr>
            <w:r w:rsidRPr="00DB7E17">
              <w:t>1,718</w:t>
            </w:r>
          </w:p>
        </w:tc>
        <w:tc>
          <w:tcPr>
            <w:tcW w:w="178" w:type="dxa"/>
          </w:tcPr>
          <w:p w14:paraId="4E144862" w14:textId="77777777" w:rsidR="003C2963" w:rsidRPr="007B1A6F" w:rsidRDefault="003C2963" w:rsidP="003C2963">
            <w:pPr>
              <w:tabs>
                <w:tab w:val="decimal" w:pos="1046"/>
              </w:tabs>
              <w:spacing w:line="240" w:lineRule="atLeast"/>
              <w:rPr>
                <w:rFonts w:cs="Times New Roman"/>
                <w:szCs w:val="22"/>
              </w:rPr>
            </w:pPr>
          </w:p>
        </w:tc>
        <w:tc>
          <w:tcPr>
            <w:tcW w:w="1379" w:type="dxa"/>
          </w:tcPr>
          <w:p w14:paraId="7B29B5B5" w14:textId="7078F39D" w:rsidR="003C2963" w:rsidRPr="007B1A6F" w:rsidRDefault="003C2963" w:rsidP="003C2963">
            <w:pPr>
              <w:tabs>
                <w:tab w:val="decimal" w:pos="1092"/>
              </w:tabs>
              <w:spacing w:line="240" w:lineRule="atLeast"/>
              <w:ind w:right="-88"/>
              <w:rPr>
                <w:rFonts w:cs="Times New Roman"/>
                <w:szCs w:val="22"/>
              </w:rPr>
            </w:pPr>
            <w:r w:rsidRPr="00DB7E17">
              <w:t>-</w:t>
            </w:r>
          </w:p>
        </w:tc>
        <w:tc>
          <w:tcPr>
            <w:tcW w:w="180" w:type="dxa"/>
          </w:tcPr>
          <w:p w14:paraId="0A2CE65B" w14:textId="77777777" w:rsidR="003C2963" w:rsidRPr="007B1A6F" w:rsidRDefault="003C2963" w:rsidP="003C2963">
            <w:pPr>
              <w:tabs>
                <w:tab w:val="decimal" w:pos="1046"/>
              </w:tabs>
              <w:spacing w:line="240" w:lineRule="atLeast"/>
              <w:rPr>
                <w:rFonts w:cs="Times New Roman"/>
                <w:szCs w:val="22"/>
              </w:rPr>
            </w:pPr>
          </w:p>
        </w:tc>
        <w:tc>
          <w:tcPr>
            <w:tcW w:w="1382" w:type="dxa"/>
          </w:tcPr>
          <w:p w14:paraId="778DDF70" w14:textId="6B26BC07" w:rsidR="003C2963" w:rsidRPr="007B1A6F" w:rsidRDefault="003C2963" w:rsidP="003C2963">
            <w:pPr>
              <w:tabs>
                <w:tab w:val="decimal" w:pos="1046"/>
              </w:tabs>
              <w:spacing w:line="240" w:lineRule="atLeast"/>
              <w:rPr>
                <w:rFonts w:cs="Times New Roman"/>
                <w:szCs w:val="22"/>
              </w:rPr>
            </w:pPr>
            <w:r w:rsidRPr="00DB7E17">
              <w:t>25,890</w:t>
            </w:r>
          </w:p>
        </w:tc>
        <w:tc>
          <w:tcPr>
            <w:tcW w:w="178" w:type="dxa"/>
          </w:tcPr>
          <w:p w14:paraId="18C1B63D" w14:textId="77777777" w:rsidR="003C2963" w:rsidRPr="007B1A6F" w:rsidRDefault="003C2963" w:rsidP="003C2963">
            <w:pPr>
              <w:tabs>
                <w:tab w:val="decimal" w:pos="1046"/>
              </w:tabs>
              <w:spacing w:line="240" w:lineRule="atLeast"/>
              <w:rPr>
                <w:rFonts w:cs="Times New Roman"/>
                <w:szCs w:val="22"/>
              </w:rPr>
            </w:pPr>
          </w:p>
        </w:tc>
        <w:tc>
          <w:tcPr>
            <w:tcW w:w="1338" w:type="dxa"/>
          </w:tcPr>
          <w:p w14:paraId="5A790106" w14:textId="48084B42" w:rsidR="003C2963" w:rsidRPr="007B1A6F" w:rsidRDefault="003C2963" w:rsidP="003C2963">
            <w:pPr>
              <w:tabs>
                <w:tab w:val="decimal" w:pos="1046"/>
              </w:tabs>
              <w:spacing w:line="240" w:lineRule="atLeast"/>
              <w:rPr>
                <w:rFonts w:cs="Times New Roman"/>
                <w:szCs w:val="22"/>
              </w:rPr>
            </w:pPr>
            <w:r w:rsidRPr="00DB7E17">
              <w:t>27,608</w:t>
            </w:r>
          </w:p>
        </w:tc>
      </w:tr>
      <w:tr w:rsidR="003C2963" w:rsidRPr="00880EEB" w14:paraId="6C2E35FE" w14:textId="77777777" w:rsidTr="00AA6956">
        <w:tc>
          <w:tcPr>
            <w:tcW w:w="3161" w:type="dxa"/>
            <w:vAlign w:val="bottom"/>
          </w:tcPr>
          <w:p w14:paraId="203BE1E1" w14:textId="6D2F2334" w:rsidR="003C2963" w:rsidRPr="00D943F3" w:rsidRDefault="003C2963" w:rsidP="003C2963">
            <w:pPr>
              <w:spacing w:line="240" w:lineRule="atLeast"/>
              <w:ind w:left="-70" w:right="-126"/>
              <w:rPr>
                <w:rFonts w:cs="Times New Roman"/>
                <w:szCs w:val="22"/>
              </w:rPr>
            </w:pPr>
            <w:r w:rsidRPr="00D943F3">
              <w:rPr>
                <w:rFonts w:cs="Times New Roman"/>
                <w:szCs w:val="22"/>
              </w:rPr>
              <w:t>Transfers in (out)</w:t>
            </w:r>
          </w:p>
        </w:tc>
        <w:tc>
          <w:tcPr>
            <w:tcW w:w="1323" w:type="dxa"/>
            <w:tcBorders>
              <w:bottom w:val="single" w:sz="4" w:space="0" w:color="auto"/>
            </w:tcBorders>
          </w:tcPr>
          <w:p w14:paraId="34552631" w14:textId="013C006B" w:rsidR="003C2963" w:rsidRPr="000637C7" w:rsidRDefault="003C2963" w:rsidP="003C2963">
            <w:pPr>
              <w:pStyle w:val="acctfourfigures"/>
              <w:tabs>
                <w:tab w:val="clear" w:pos="765"/>
                <w:tab w:val="decimal" w:pos="1064"/>
              </w:tabs>
              <w:spacing w:line="240" w:lineRule="atLeast"/>
              <w:ind w:right="11"/>
              <w:rPr>
                <w:rFonts w:cs="Times New Roman"/>
                <w:szCs w:val="22"/>
                <w:lang w:bidi="th-TH"/>
              </w:rPr>
            </w:pPr>
            <w:r w:rsidRPr="00DB7E17">
              <w:t>4,152</w:t>
            </w:r>
          </w:p>
        </w:tc>
        <w:tc>
          <w:tcPr>
            <w:tcW w:w="178" w:type="dxa"/>
          </w:tcPr>
          <w:p w14:paraId="41A6FB25" w14:textId="77777777" w:rsidR="003C2963" w:rsidRPr="000637C7" w:rsidRDefault="003C2963" w:rsidP="003C2963">
            <w:pPr>
              <w:pStyle w:val="acctfourfigures"/>
              <w:tabs>
                <w:tab w:val="clear" w:pos="765"/>
                <w:tab w:val="decimal" w:pos="1064"/>
              </w:tabs>
              <w:spacing w:line="240" w:lineRule="atLeast"/>
              <w:ind w:right="11"/>
              <w:rPr>
                <w:rFonts w:cs="Times New Roman"/>
                <w:szCs w:val="22"/>
                <w:lang w:bidi="th-TH"/>
              </w:rPr>
            </w:pPr>
          </w:p>
        </w:tc>
        <w:tc>
          <w:tcPr>
            <w:tcW w:w="1379" w:type="dxa"/>
            <w:tcBorders>
              <w:bottom w:val="single" w:sz="4" w:space="0" w:color="auto"/>
            </w:tcBorders>
          </w:tcPr>
          <w:p w14:paraId="3DFD9003" w14:textId="75E8A963" w:rsidR="003C2963" w:rsidRPr="000637C7" w:rsidRDefault="003C2963" w:rsidP="003C2963">
            <w:pPr>
              <w:pStyle w:val="acctfourfigures"/>
              <w:tabs>
                <w:tab w:val="clear" w:pos="765"/>
                <w:tab w:val="decimal" w:pos="1114"/>
              </w:tabs>
              <w:spacing w:line="240" w:lineRule="atLeast"/>
              <w:ind w:right="11"/>
              <w:rPr>
                <w:rFonts w:cs="Times New Roman"/>
                <w:szCs w:val="22"/>
                <w:lang w:bidi="th-TH"/>
              </w:rPr>
            </w:pPr>
            <w:r w:rsidRPr="00DB7E17">
              <w:t>-</w:t>
            </w:r>
          </w:p>
        </w:tc>
        <w:tc>
          <w:tcPr>
            <w:tcW w:w="180" w:type="dxa"/>
          </w:tcPr>
          <w:p w14:paraId="438A8733" w14:textId="473316D3" w:rsidR="003C2963" w:rsidRPr="000637C7" w:rsidRDefault="003C2963" w:rsidP="003C2963">
            <w:pPr>
              <w:pStyle w:val="acctfourfigures"/>
              <w:tabs>
                <w:tab w:val="clear" w:pos="765"/>
                <w:tab w:val="decimal" w:pos="1064"/>
              </w:tabs>
              <w:spacing w:line="240" w:lineRule="atLeast"/>
              <w:ind w:right="11"/>
              <w:rPr>
                <w:rFonts w:cs="Times New Roman"/>
                <w:szCs w:val="22"/>
                <w:lang w:bidi="th-TH"/>
              </w:rPr>
            </w:pPr>
          </w:p>
        </w:tc>
        <w:tc>
          <w:tcPr>
            <w:tcW w:w="1382" w:type="dxa"/>
            <w:tcBorders>
              <w:bottom w:val="single" w:sz="4" w:space="0" w:color="auto"/>
            </w:tcBorders>
          </w:tcPr>
          <w:p w14:paraId="34718DA3" w14:textId="79B734B9" w:rsidR="003C2963" w:rsidRPr="000637C7" w:rsidRDefault="003C2963" w:rsidP="003C2963">
            <w:pPr>
              <w:pStyle w:val="acctfourfigures"/>
              <w:tabs>
                <w:tab w:val="clear" w:pos="765"/>
                <w:tab w:val="decimal" w:pos="1064"/>
              </w:tabs>
              <w:spacing w:line="240" w:lineRule="atLeast"/>
              <w:ind w:right="11"/>
              <w:rPr>
                <w:rFonts w:cs="Times New Roman"/>
                <w:szCs w:val="22"/>
                <w:lang w:bidi="th-TH"/>
              </w:rPr>
            </w:pPr>
            <w:r w:rsidRPr="00DB7E17">
              <w:t>(4,152)</w:t>
            </w:r>
          </w:p>
        </w:tc>
        <w:tc>
          <w:tcPr>
            <w:tcW w:w="178" w:type="dxa"/>
          </w:tcPr>
          <w:p w14:paraId="03538574" w14:textId="77777777" w:rsidR="003C2963" w:rsidRPr="007B1A6F" w:rsidRDefault="003C2963" w:rsidP="003C2963">
            <w:pPr>
              <w:pStyle w:val="acctfourfigures"/>
              <w:tabs>
                <w:tab w:val="clear" w:pos="765"/>
                <w:tab w:val="decimal" w:pos="1064"/>
              </w:tabs>
              <w:spacing w:line="240" w:lineRule="atLeast"/>
              <w:ind w:right="11"/>
              <w:rPr>
                <w:rFonts w:cs="Times New Roman"/>
                <w:b/>
                <w:bCs/>
                <w:szCs w:val="22"/>
                <w:lang w:bidi="th-TH"/>
              </w:rPr>
            </w:pPr>
          </w:p>
        </w:tc>
        <w:tc>
          <w:tcPr>
            <w:tcW w:w="1338" w:type="dxa"/>
            <w:tcBorders>
              <w:bottom w:val="single" w:sz="4" w:space="0" w:color="auto"/>
            </w:tcBorders>
          </w:tcPr>
          <w:p w14:paraId="36336172" w14:textId="046E8908" w:rsidR="003C2963" w:rsidRPr="007B1A6F" w:rsidRDefault="003C2963" w:rsidP="003C2963">
            <w:pPr>
              <w:pStyle w:val="acctfourfigures"/>
              <w:tabs>
                <w:tab w:val="clear" w:pos="765"/>
                <w:tab w:val="decimal" w:pos="1064"/>
              </w:tabs>
              <w:spacing w:line="240" w:lineRule="atLeast"/>
              <w:ind w:right="11"/>
              <w:rPr>
                <w:rFonts w:cs="Times New Roman"/>
                <w:b/>
                <w:bCs/>
                <w:szCs w:val="22"/>
                <w:lang w:bidi="th-TH"/>
              </w:rPr>
            </w:pPr>
            <w:r w:rsidRPr="00DB7E17">
              <w:t>-</w:t>
            </w:r>
          </w:p>
        </w:tc>
      </w:tr>
      <w:tr w:rsidR="003C2963" w:rsidRPr="00880EEB" w14:paraId="5D00F8DA" w14:textId="77777777" w:rsidTr="00AA6956">
        <w:tc>
          <w:tcPr>
            <w:tcW w:w="3161" w:type="dxa"/>
            <w:vAlign w:val="bottom"/>
          </w:tcPr>
          <w:p w14:paraId="77186AEE" w14:textId="082EC4E2" w:rsidR="003C2963" w:rsidRPr="00880EEB" w:rsidRDefault="003C2963" w:rsidP="003C2963">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 xml:space="preserve">30 June </w:t>
            </w:r>
            <w:r w:rsidRPr="00880EEB">
              <w:rPr>
                <w:rFonts w:cs="Times New Roman"/>
                <w:b/>
                <w:bCs/>
                <w:szCs w:val="22"/>
              </w:rPr>
              <w:t>202</w:t>
            </w:r>
            <w:r>
              <w:rPr>
                <w:rFonts w:cs="Times New Roman"/>
                <w:b/>
                <w:bCs/>
                <w:szCs w:val="22"/>
              </w:rPr>
              <w:t>5</w:t>
            </w:r>
          </w:p>
        </w:tc>
        <w:tc>
          <w:tcPr>
            <w:tcW w:w="1323" w:type="dxa"/>
            <w:tcBorders>
              <w:top w:val="single" w:sz="4" w:space="0" w:color="auto"/>
              <w:bottom w:val="single" w:sz="4" w:space="0" w:color="auto"/>
            </w:tcBorders>
          </w:tcPr>
          <w:p w14:paraId="7ECB1BF3" w14:textId="1F8BBA12" w:rsidR="003C2963" w:rsidRPr="00B91A75" w:rsidRDefault="003C2963" w:rsidP="003C2963">
            <w:pPr>
              <w:pStyle w:val="acctfourfigures"/>
              <w:tabs>
                <w:tab w:val="clear" w:pos="765"/>
                <w:tab w:val="decimal" w:pos="1064"/>
              </w:tabs>
              <w:spacing w:line="240" w:lineRule="atLeast"/>
              <w:ind w:right="11"/>
              <w:rPr>
                <w:rFonts w:cs="Times New Roman"/>
                <w:b/>
                <w:bCs/>
                <w:szCs w:val="22"/>
                <w:lang w:bidi="th-TH"/>
              </w:rPr>
            </w:pPr>
            <w:r w:rsidRPr="00AA6956">
              <w:rPr>
                <w:b/>
                <w:bCs/>
              </w:rPr>
              <w:t>401,567</w:t>
            </w:r>
          </w:p>
        </w:tc>
        <w:tc>
          <w:tcPr>
            <w:tcW w:w="178" w:type="dxa"/>
          </w:tcPr>
          <w:p w14:paraId="50FC4445" w14:textId="77777777" w:rsidR="003C2963" w:rsidRPr="00B91A75" w:rsidRDefault="003C2963" w:rsidP="003C2963">
            <w:pPr>
              <w:pStyle w:val="acctfourfigures"/>
              <w:tabs>
                <w:tab w:val="clear" w:pos="765"/>
                <w:tab w:val="decimal" w:pos="1064"/>
              </w:tabs>
              <w:spacing w:line="240" w:lineRule="atLeast"/>
              <w:ind w:right="11"/>
              <w:rPr>
                <w:rFonts w:cs="Times New Roman"/>
                <w:b/>
                <w:bCs/>
                <w:szCs w:val="22"/>
                <w:lang w:bidi="th-TH"/>
              </w:rPr>
            </w:pPr>
          </w:p>
        </w:tc>
        <w:tc>
          <w:tcPr>
            <w:tcW w:w="1379" w:type="dxa"/>
            <w:tcBorders>
              <w:top w:val="single" w:sz="4" w:space="0" w:color="auto"/>
              <w:bottom w:val="single" w:sz="4" w:space="0" w:color="auto"/>
            </w:tcBorders>
          </w:tcPr>
          <w:p w14:paraId="78D3E2CE" w14:textId="4E6E06ED" w:rsidR="003C2963" w:rsidRPr="00B91A75" w:rsidRDefault="003C2963" w:rsidP="003C2963">
            <w:pPr>
              <w:pStyle w:val="acctfourfigures"/>
              <w:tabs>
                <w:tab w:val="clear" w:pos="765"/>
                <w:tab w:val="decimal" w:pos="1120"/>
              </w:tabs>
              <w:spacing w:line="240" w:lineRule="atLeast"/>
              <w:ind w:right="11"/>
              <w:rPr>
                <w:rFonts w:cs="Times New Roman"/>
                <w:b/>
                <w:bCs/>
                <w:szCs w:val="22"/>
                <w:lang w:bidi="th-TH"/>
              </w:rPr>
            </w:pPr>
            <w:r w:rsidRPr="00AA6956">
              <w:rPr>
                <w:b/>
                <w:bCs/>
              </w:rPr>
              <w:t>32,621</w:t>
            </w:r>
          </w:p>
        </w:tc>
        <w:tc>
          <w:tcPr>
            <w:tcW w:w="180" w:type="dxa"/>
          </w:tcPr>
          <w:p w14:paraId="73B0ED92" w14:textId="77777777" w:rsidR="003C2963" w:rsidRPr="00B91A75" w:rsidRDefault="003C2963" w:rsidP="003C2963">
            <w:pPr>
              <w:pStyle w:val="acctfourfigures"/>
              <w:tabs>
                <w:tab w:val="clear" w:pos="765"/>
                <w:tab w:val="decimal" w:pos="1064"/>
              </w:tabs>
              <w:spacing w:line="240" w:lineRule="atLeast"/>
              <w:ind w:right="11"/>
              <w:rPr>
                <w:rFonts w:cs="Times New Roman"/>
                <w:b/>
                <w:bCs/>
                <w:szCs w:val="22"/>
                <w:lang w:bidi="th-TH"/>
              </w:rPr>
            </w:pPr>
          </w:p>
        </w:tc>
        <w:tc>
          <w:tcPr>
            <w:tcW w:w="1382" w:type="dxa"/>
            <w:tcBorders>
              <w:top w:val="single" w:sz="4" w:space="0" w:color="auto"/>
              <w:bottom w:val="single" w:sz="4" w:space="0" w:color="auto"/>
            </w:tcBorders>
          </w:tcPr>
          <w:p w14:paraId="6596FA3D" w14:textId="6E0C8963" w:rsidR="003C2963" w:rsidRPr="00B91A75" w:rsidRDefault="003C2963" w:rsidP="003C2963">
            <w:pPr>
              <w:pStyle w:val="acctfourfigures"/>
              <w:tabs>
                <w:tab w:val="clear" w:pos="765"/>
                <w:tab w:val="decimal" w:pos="1064"/>
              </w:tabs>
              <w:spacing w:line="240" w:lineRule="atLeast"/>
              <w:ind w:right="11"/>
              <w:rPr>
                <w:rFonts w:cs="Times New Roman"/>
                <w:b/>
                <w:bCs/>
                <w:szCs w:val="22"/>
                <w:lang w:bidi="th-TH"/>
              </w:rPr>
            </w:pPr>
            <w:r w:rsidRPr="00AA6956">
              <w:rPr>
                <w:b/>
                <w:bCs/>
              </w:rPr>
              <w:t>96,186</w:t>
            </w:r>
          </w:p>
        </w:tc>
        <w:tc>
          <w:tcPr>
            <w:tcW w:w="178" w:type="dxa"/>
          </w:tcPr>
          <w:p w14:paraId="6C0AEE45" w14:textId="77777777" w:rsidR="003C2963" w:rsidRPr="00B91A75" w:rsidRDefault="003C2963" w:rsidP="003C2963">
            <w:pPr>
              <w:pStyle w:val="acctfourfigures"/>
              <w:tabs>
                <w:tab w:val="clear" w:pos="765"/>
                <w:tab w:val="decimal" w:pos="1064"/>
              </w:tabs>
              <w:spacing w:line="240" w:lineRule="atLeast"/>
              <w:ind w:right="11"/>
              <w:rPr>
                <w:rFonts w:cs="Times New Roman"/>
                <w:b/>
                <w:bCs/>
                <w:szCs w:val="22"/>
                <w:lang w:bidi="th-TH"/>
              </w:rPr>
            </w:pPr>
          </w:p>
        </w:tc>
        <w:tc>
          <w:tcPr>
            <w:tcW w:w="1338" w:type="dxa"/>
            <w:tcBorders>
              <w:top w:val="single" w:sz="4" w:space="0" w:color="auto"/>
              <w:bottom w:val="single" w:sz="4" w:space="0" w:color="auto"/>
            </w:tcBorders>
          </w:tcPr>
          <w:p w14:paraId="7A63AD6C" w14:textId="71FF8C41" w:rsidR="003C2963" w:rsidRPr="00B91A75" w:rsidRDefault="003C2963" w:rsidP="003C2963">
            <w:pPr>
              <w:pStyle w:val="acctfourfigures"/>
              <w:tabs>
                <w:tab w:val="clear" w:pos="765"/>
                <w:tab w:val="decimal" w:pos="1064"/>
              </w:tabs>
              <w:spacing w:line="240" w:lineRule="atLeast"/>
              <w:ind w:right="11"/>
              <w:rPr>
                <w:rFonts w:cs="Times New Roman"/>
                <w:b/>
                <w:bCs/>
                <w:szCs w:val="22"/>
                <w:lang w:bidi="th-TH"/>
              </w:rPr>
            </w:pPr>
            <w:r w:rsidRPr="00AA6956">
              <w:rPr>
                <w:b/>
                <w:bCs/>
              </w:rPr>
              <w:t>530,374</w:t>
            </w:r>
          </w:p>
        </w:tc>
      </w:tr>
      <w:tr w:rsidR="0064360F" w:rsidRPr="00880EEB" w14:paraId="74AC67CD" w14:textId="77777777" w:rsidTr="006366FA">
        <w:tc>
          <w:tcPr>
            <w:tcW w:w="3161" w:type="dxa"/>
            <w:vAlign w:val="bottom"/>
          </w:tcPr>
          <w:p w14:paraId="53B4664F" w14:textId="77777777" w:rsidR="0064360F" w:rsidRPr="00880EEB" w:rsidRDefault="0064360F" w:rsidP="006366FA">
            <w:pPr>
              <w:spacing w:line="240" w:lineRule="atLeast"/>
              <w:ind w:left="110" w:right="-126" w:hanging="191"/>
              <w:rPr>
                <w:rFonts w:cs="Times New Roman"/>
                <w:b/>
                <w:bCs/>
                <w:i/>
                <w:iCs/>
                <w:szCs w:val="22"/>
              </w:rPr>
            </w:pPr>
          </w:p>
        </w:tc>
        <w:tc>
          <w:tcPr>
            <w:tcW w:w="1323" w:type="dxa"/>
            <w:vAlign w:val="bottom"/>
          </w:tcPr>
          <w:p w14:paraId="4AC5C44F" w14:textId="77777777" w:rsidR="0064360F" w:rsidRPr="007B1A6F" w:rsidRDefault="0064360F" w:rsidP="006366FA">
            <w:pPr>
              <w:pStyle w:val="acctfourfigures"/>
              <w:tabs>
                <w:tab w:val="clear" w:pos="765"/>
                <w:tab w:val="decimal" w:pos="1064"/>
              </w:tabs>
              <w:spacing w:line="240" w:lineRule="atLeast"/>
              <w:ind w:right="11"/>
              <w:rPr>
                <w:rFonts w:cs="Times New Roman"/>
                <w:szCs w:val="22"/>
              </w:rPr>
            </w:pPr>
          </w:p>
        </w:tc>
        <w:tc>
          <w:tcPr>
            <w:tcW w:w="178" w:type="dxa"/>
            <w:vAlign w:val="bottom"/>
          </w:tcPr>
          <w:p w14:paraId="2008DBD9" w14:textId="77777777" w:rsidR="0064360F" w:rsidRPr="007B1A6F" w:rsidRDefault="0064360F" w:rsidP="006366FA">
            <w:pPr>
              <w:pStyle w:val="acctfourfigures"/>
              <w:tabs>
                <w:tab w:val="clear" w:pos="765"/>
                <w:tab w:val="decimal" w:pos="1064"/>
              </w:tabs>
              <w:spacing w:line="240" w:lineRule="atLeast"/>
              <w:rPr>
                <w:rFonts w:cs="Times New Roman"/>
                <w:szCs w:val="22"/>
              </w:rPr>
            </w:pPr>
          </w:p>
        </w:tc>
        <w:tc>
          <w:tcPr>
            <w:tcW w:w="1379" w:type="dxa"/>
            <w:vAlign w:val="bottom"/>
          </w:tcPr>
          <w:p w14:paraId="0EE6E2CF" w14:textId="77777777" w:rsidR="0064360F" w:rsidRPr="007B1A6F" w:rsidRDefault="0064360F" w:rsidP="006366FA">
            <w:pPr>
              <w:pStyle w:val="acctfourfigures"/>
              <w:tabs>
                <w:tab w:val="clear" w:pos="765"/>
                <w:tab w:val="decimal" w:pos="1092"/>
              </w:tabs>
              <w:spacing w:line="240" w:lineRule="atLeast"/>
              <w:ind w:right="-88"/>
              <w:rPr>
                <w:rFonts w:cs="Times New Roman"/>
                <w:szCs w:val="22"/>
                <w:cs/>
                <w:lang w:bidi="th-TH"/>
              </w:rPr>
            </w:pPr>
          </w:p>
        </w:tc>
        <w:tc>
          <w:tcPr>
            <w:tcW w:w="180" w:type="dxa"/>
            <w:vAlign w:val="bottom"/>
          </w:tcPr>
          <w:p w14:paraId="4A97E3E8" w14:textId="77777777" w:rsidR="0064360F" w:rsidRPr="007B1A6F" w:rsidRDefault="0064360F" w:rsidP="006366FA">
            <w:pPr>
              <w:pStyle w:val="acctfourfigures"/>
              <w:tabs>
                <w:tab w:val="clear" w:pos="765"/>
                <w:tab w:val="decimal" w:pos="1064"/>
              </w:tabs>
              <w:spacing w:line="240" w:lineRule="atLeast"/>
              <w:rPr>
                <w:rFonts w:cs="Times New Roman"/>
                <w:szCs w:val="22"/>
              </w:rPr>
            </w:pPr>
          </w:p>
        </w:tc>
        <w:tc>
          <w:tcPr>
            <w:tcW w:w="1382" w:type="dxa"/>
            <w:vAlign w:val="bottom"/>
          </w:tcPr>
          <w:p w14:paraId="400F2AC6" w14:textId="77777777" w:rsidR="0064360F" w:rsidRPr="007B1A6F" w:rsidRDefault="0064360F" w:rsidP="006366FA">
            <w:pPr>
              <w:pStyle w:val="acctfourfigures"/>
              <w:tabs>
                <w:tab w:val="clear" w:pos="765"/>
                <w:tab w:val="decimal" w:pos="1064"/>
              </w:tabs>
              <w:spacing w:line="240" w:lineRule="atLeast"/>
              <w:ind w:right="11"/>
              <w:rPr>
                <w:rFonts w:cs="Times New Roman"/>
                <w:szCs w:val="22"/>
              </w:rPr>
            </w:pPr>
          </w:p>
        </w:tc>
        <w:tc>
          <w:tcPr>
            <w:tcW w:w="178" w:type="dxa"/>
            <w:vAlign w:val="bottom"/>
          </w:tcPr>
          <w:p w14:paraId="20E8D290" w14:textId="77777777" w:rsidR="0064360F" w:rsidRPr="007B1A6F" w:rsidRDefault="0064360F" w:rsidP="006366FA">
            <w:pPr>
              <w:pStyle w:val="acctfourfigures"/>
              <w:tabs>
                <w:tab w:val="clear" w:pos="765"/>
                <w:tab w:val="decimal" w:pos="1064"/>
              </w:tabs>
              <w:spacing w:line="240" w:lineRule="atLeast"/>
              <w:rPr>
                <w:rFonts w:cs="Times New Roman"/>
                <w:szCs w:val="22"/>
              </w:rPr>
            </w:pPr>
          </w:p>
        </w:tc>
        <w:tc>
          <w:tcPr>
            <w:tcW w:w="1338" w:type="dxa"/>
            <w:vAlign w:val="bottom"/>
          </w:tcPr>
          <w:p w14:paraId="1EE28F9E" w14:textId="77777777" w:rsidR="0064360F" w:rsidRPr="007B1A6F" w:rsidRDefault="0064360F" w:rsidP="006366FA">
            <w:pPr>
              <w:pStyle w:val="acctfourfigures"/>
              <w:tabs>
                <w:tab w:val="clear" w:pos="765"/>
                <w:tab w:val="decimal" w:pos="1064"/>
              </w:tabs>
              <w:spacing w:line="240" w:lineRule="atLeast"/>
              <w:ind w:right="11"/>
              <w:rPr>
                <w:rFonts w:cs="Times New Roman"/>
                <w:szCs w:val="22"/>
              </w:rPr>
            </w:pPr>
          </w:p>
        </w:tc>
      </w:tr>
      <w:tr w:rsidR="0064360F" w:rsidRPr="00880EEB" w14:paraId="634B4C1D" w14:textId="77777777" w:rsidTr="006366FA">
        <w:tc>
          <w:tcPr>
            <w:tcW w:w="3161" w:type="dxa"/>
            <w:vAlign w:val="bottom"/>
          </w:tcPr>
          <w:p w14:paraId="224600F5" w14:textId="77777777" w:rsidR="0064360F" w:rsidRPr="00880EEB" w:rsidRDefault="0064360F" w:rsidP="006366FA">
            <w:pPr>
              <w:spacing w:line="240" w:lineRule="atLeast"/>
              <w:ind w:left="110" w:right="-126" w:hanging="191"/>
              <w:rPr>
                <w:rFonts w:cs="Times New Roman"/>
                <w:b/>
                <w:bCs/>
                <w:i/>
                <w:iCs/>
                <w:szCs w:val="22"/>
              </w:rPr>
            </w:pPr>
            <w:r w:rsidRPr="00880EEB">
              <w:rPr>
                <w:rFonts w:cs="Times New Roman"/>
                <w:b/>
                <w:bCs/>
                <w:i/>
                <w:iCs/>
                <w:szCs w:val="22"/>
              </w:rPr>
              <w:t>Accumulated amortisation</w:t>
            </w:r>
          </w:p>
        </w:tc>
        <w:tc>
          <w:tcPr>
            <w:tcW w:w="1323" w:type="dxa"/>
            <w:vAlign w:val="bottom"/>
          </w:tcPr>
          <w:p w14:paraId="729F769E" w14:textId="77777777" w:rsidR="0064360F" w:rsidRPr="0091103B" w:rsidRDefault="0064360F" w:rsidP="006366FA">
            <w:pPr>
              <w:pStyle w:val="acctfourfigures"/>
              <w:tabs>
                <w:tab w:val="clear" w:pos="765"/>
                <w:tab w:val="decimal" w:pos="1064"/>
              </w:tabs>
              <w:spacing w:line="240" w:lineRule="atLeast"/>
              <w:ind w:right="11"/>
              <w:rPr>
                <w:rFonts w:cs="Times New Roman"/>
                <w:szCs w:val="22"/>
              </w:rPr>
            </w:pPr>
          </w:p>
        </w:tc>
        <w:tc>
          <w:tcPr>
            <w:tcW w:w="178" w:type="dxa"/>
            <w:vAlign w:val="bottom"/>
          </w:tcPr>
          <w:p w14:paraId="6A966D67" w14:textId="77777777" w:rsidR="0064360F" w:rsidRPr="0091103B" w:rsidRDefault="0064360F" w:rsidP="006366FA">
            <w:pPr>
              <w:pStyle w:val="acctfourfigures"/>
              <w:tabs>
                <w:tab w:val="clear" w:pos="765"/>
                <w:tab w:val="decimal" w:pos="1064"/>
              </w:tabs>
              <w:spacing w:line="240" w:lineRule="atLeast"/>
              <w:rPr>
                <w:rFonts w:cs="Times New Roman"/>
                <w:szCs w:val="22"/>
              </w:rPr>
            </w:pPr>
          </w:p>
        </w:tc>
        <w:tc>
          <w:tcPr>
            <w:tcW w:w="1379" w:type="dxa"/>
            <w:vAlign w:val="bottom"/>
          </w:tcPr>
          <w:p w14:paraId="27EFF8BD" w14:textId="77777777" w:rsidR="0064360F" w:rsidRPr="0091103B" w:rsidRDefault="0064360F" w:rsidP="006366FA">
            <w:pPr>
              <w:pStyle w:val="acctfourfigures"/>
              <w:tabs>
                <w:tab w:val="clear" w:pos="765"/>
                <w:tab w:val="decimal" w:pos="1092"/>
              </w:tabs>
              <w:spacing w:line="240" w:lineRule="atLeast"/>
              <w:ind w:right="-88"/>
              <w:rPr>
                <w:rFonts w:cs="Times New Roman"/>
                <w:szCs w:val="22"/>
                <w:cs/>
                <w:lang w:bidi="th-TH"/>
              </w:rPr>
            </w:pPr>
          </w:p>
        </w:tc>
        <w:tc>
          <w:tcPr>
            <w:tcW w:w="180" w:type="dxa"/>
            <w:vAlign w:val="bottom"/>
          </w:tcPr>
          <w:p w14:paraId="3C2628DA" w14:textId="77777777" w:rsidR="0064360F" w:rsidRPr="0091103B" w:rsidRDefault="0064360F" w:rsidP="006366FA">
            <w:pPr>
              <w:pStyle w:val="acctfourfigures"/>
              <w:tabs>
                <w:tab w:val="clear" w:pos="765"/>
                <w:tab w:val="decimal" w:pos="1064"/>
              </w:tabs>
              <w:spacing w:line="240" w:lineRule="atLeast"/>
              <w:rPr>
                <w:rFonts w:cs="Times New Roman"/>
                <w:szCs w:val="22"/>
              </w:rPr>
            </w:pPr>
          </w:p>
        </w:tc>
        <w:tc>
          <w:tcPr>
            <w:tcW w:w="1382" w:type="dxa"/>
            <w:vAlign w:val="bottom"/>
          </w:tcPr>
          <w:p w14:paraId="1EFA03E5" w14:textId="77777777" w:rsidR="0064360F" w:rsidRPr="0091103B" w:rsidRDefault="0064360F" w:rsidP="006366FA">
            <w:pPr>
              <w:pStyle w:val="acctfourfigures"/>
              <w:tabs>
                <w:tab w:val="clear" w:pos="765"/>
                <w:tab w:val="decimal" w:pos="1064"/>
              </w:tabs>
              <w:spacing w:line="240" w:lineRule="atLeast"/>
              <w:ind w:right="11"/>
              <w:rPr>
                <w:rFonts w:cs="Times New Roman"/>
                <w:szCs w:val="22"/>
              </w:rPr>
            </w:pPr>
          </w:p>
        </w:tc>
        <w:tc>
          <w:tcPr>
            <w:tcW w:w="178" w:type="dxa"/>
            <w:vAlign w:val="bottom"/>
          </w:tcPr>
          <w:p w14:paraId="787433B7" w14:textId="77777777" w:rsidR="0064360F" w:rsidRPr="0091103B" w:rsidRDefault="0064360F" w:rsidP="006366FA">
            <w:pPr>
              <w:pStyle w:val="acctfourfigures"/>
              <w:tabs>
                <w:tab w:val="clear" w:pos="765"/>
                <w:tab w:val="decimal" w:pos="1064"/>
              </w:tabs>
              <w:spacing w:line="240" w:lineRule="atLeast"/>
              <w:rPr>
                <w:rFonts w:cs="Times New Roman"/>
                <w:szCs w:val="22"/>
              </w:rPr>
            </w:pPr>
          </w:p>
        </w:tc>
        <w:tc>
          <w:tcPr>
            <w:tcW w:w="1338" w:type="dxa"/>
            <w:vAlign w:val="bottom"/>
          </w:tcPr>
          <w:p w14:paraId="1CF0F748" w14:textId="77777777" w:rsidR="0064360F" w:rsidRPr="0091103B" w:rsidRDefault="0064360F" w:rsidP="006366FA">
            <w:pPr>
              <w:pStyle w:val="acctfourfigures"/>
              <w:tabs>
                <w:tab w:val="clear" w:pos="765"/>
                <w:tab w:val="decimal" w:pos="1064"/>
              </w:tabs>
              <w:spacing w:line="240" w:lineRule="atLeast"/>
              <w:ind w:right="11"/>
              <w:rPr>
                <w:rFonts w:cs="Times New Roman"/>
                <w:szCs w:val="22"/>
              </w:rPr>
            </w:pPr>
          </w:p>
        </w:tc>
      </w:tr>
      <w:tr w:rsidR="0091103B" w:rsidRPr="00880EEB" w14:paraId="392AE2E3" w14:textId="77777777" w:rsidTr="006366FA">
        <w:tc>
          <w:tcPr>
            <w:tcW w:w="3161" w:type="dxa"/>
            <w:vAlign w:val="bottom"/>
          </w:tcPr>
          <w:p w14:paraId="5AB3CEE6" w14:textId="7EB40D77" w:rsidR="0091103B" w:rsidRPr="00880EEB" w:rsidRDefault="0091103B" w:rsidP="006366FA">
            <w:pPr>
              <w:spacing w:line="240" w:lineRule="atLeast"/>
              <w:ind w:left="-70" w:right="-126"/>
              <w:rPr>
                <w:rFonts w:cs="Times New Roman"/>
                <w:szCs w:val="22"/>
              </w:rPr>
            </w:pPr>
            <w:r w:rsidRPr="00880EEB">
              <w:rPr>
                <w:rFonts w:cs="Times New Roman"/>
                <w:szCs w:val="22"/>
              </w:rPr>
              <w:t>At 1 January 202</w:t>
            </w:r>
            <w:r>
              <w:rPr>
                <w:rFonts w:cs="Times New Roman"/>
                <w:szCs w:val="22"/>
              </w:rPr>
              <w:t>4</w:t>
            </w:r>
          </w:p>
        </w:tc>
        <w:tc>
          <w:tcPr>
            <w:tcW w:w="1323" w:type="dxa"/>
            <w:vAlign w:val="bottom"/>
          </w:tcPr>
          <w:p w14:paraId="3F1529A4" w14:textId="36ECA896" w:rsidR="0091103B" w:rsidRPr="0091103B" w:rsidRDefault="0091103B" w:rsidP="006366FA">
            <w:pPr>
              <w:pStyle w:val="acctfourfigures"/>
              <w:tabs>
                <w:tab w:val="clear" w:pos="765"/>
                <w:tab w:val="decimal" w:pos="1064"/>
              </w:tabs>
              <w:spacing w:line="240" w:lineRule="atLeast"/>
              <w:ind w:right="11"/>
              <w:rPr>
                <w:rFonts w:cs="Times New Roman"/>
                <w:szCs w:val="22"/>
              </w:rPr>
            </w:pPr>
            <w:r w:rsidRPr="0091103B">
              <w:rPr>
                <w:rFonts w:cs="Times New Roman"/>
                <w:szCs w:val="22"/>
                <w:lang w:bidi="th-TH"/>
              </w:rPr>
              <w:t>(225,747)</w:t>
            </w:r>
          </w:p>
        </w:tc>
        <w:tc>
          <w:tcPr>
            <w:tcW w:w="178" w:type="dxa"/>
            <w:vAlign w:val="bottom"/>
          </w:tcPr>
          <w:p w14:paraId="29EB5B7C" w14:textId="77777777" w:rsidR="0091103B" w:rsidRPr="0091103B" w:rsidRDefault="0091103B" w:rsidP="006366FA">
            <w:pPr>
              <w:pStyle w:val="acctfourfigures"/>
              <w:tabs>
                <w:tab w:val="clear" w:pos="765"/>
                <w:tab w:val="decimal" w:pos="1064"/>
              </w:tabs>
              <w:spacing w:line="240" w:lineRule="atLeast"/>
              <w:rPr>
                <w:rFonts w:cs="Times New Roman"/>
                <w:szCs w:val="22"/>
              </w:rPr>
            </w:pPr>
          </w:p>
        </w:tc>
        <w:tc>
          <w:tcPr>
            <w:tcW w:w="1379" w:type="dxa"/>
            <w:vAlign w:val="bottom"/>
          </w:tcPr>
          <w:p w14:paraId="452174E5" w14:textId="6498420D" w:rsidR="0091103B" w:rsidRPr="00B306F7" w:rsidRDefault="0091103B" w:rsidP="006366FA">
            <w:pPr>
              <w:pStyle w:val="acctfourfigures"/>
              <w:tabs>
                <w:tab w:val="clear" w:pos="765"/>
                <w:tab w:val="decimal" w:pos="1092"/>
              </w:tabs>
              <w:spacing w:line="240" w:lineRule="atLeast"/>
              <w:ind w:right="-88"/>
              <w:rPr>
                <w:rFonts w:cs="Times New Roman"/>
                <w:szCs w:val="22"/>
                <w:cs/>
                <w:lang w:bidi="th-TH"/>
              </w:rPr>
            </w:pPr>
            <w:r w:rsidRPr="00B306F7">
              <w:rPr>
                <w:rFonts w:cs="Times New Roman"/>
                <w:szCs w:val="22"/>
                <w:lang w:bidi="th-TH"/>
              </w:rPr>
              <w:t>-</w:t>
            </w:r>
          </w:p>
        </w:tc>
        <w:tc>
          <w:tcPr>
            <w:tcW w:w="180" w:type="dxa"/>
            <w:vAlign w:val="bottom"/>
          </w:tcPr>
          <w:p w14:paraId="2F8E4EA8" w14:textId="77777777" w:rsidR="0091103B" w:rsidRPr="00B306F7" w:rsidRDefault="0091103B" w:rsidP="006366FA">
            <w:pPr>
              <w:pStyle w:val="acctfourfigures"/>
              <w:tabs>
                <w:tab w:val="clear" w:pos="765"/>
                <w:tab w:val="decimal" w:pos="1064"/>
              </w:tabs>
              <w:spacing w:line="240" w:lineRule="atLeast"/>
              <w:rPr>
                <w:rFonts w:cs="Times New Roman"/>
                <w:szCs w:val="22"/>
              </w:rPr>
            </w:pPr>
          </w:p>
        </w:tc>
        <w:tc>
          <w:tcPr>
            <w:tcW w:w="1382" w:type="dxa"/>
            <w:vAlign w:val="bottom"/>
          </w:tcPr>
          <w:p w14:paraId="016C583B" w14:textId="45524580" w:rsidR="0091103B" w:rsidRPr="00B306F7" w:rsidRDefault="0091103B" w:rsidP="006366FA">
            <w:pPr>
              <w:pStyle w:val="acctfourfigures"/>
              <w:tabs>
                <w:tab w:val="clear" w:pos="765"/>
                <w:tab w:val="decimal" w:pos="1064"/>
              </w:tabs>
              <w:spacing w:line="240" w:lineRule="atLeast"/>
              <w:ind w:right="11"/>
              <w:rPr>
                <w:rFonts w:cs="Times New Roman"/>
                <w:szCs w:val="22"/>
                <w:cs/>
                <w:lang w:bidi="th-TH"/>
              </w:rPr>
            </w:pPr>
            <w:r w:rsidRPr="00B306F7">
              <w:rPr>
                <w:rFonts w:cs="Times New Roman"/>
                <w:szCs w:val="22"/>
                <w:lang w:bidi="th-TH"/>
              </w:rPr>
              <w:t>-</w:t>
            </w:r>
          </w:p>
        </w:tc>
        <w:tc>
          <w:tcPr>
            <w:tcW w:w="178" w:type="dxa"/>
            <w:vAlign w:val="bottom"/>
          </w:tcPr>
          <w:p w14:paraId="348170B4" w14:textId="77777777" w:rsidR="0091103B" w:rsidRPr="0091103B" w:rsidRDefault="0091103B" w:rsidP="006366FA">
            <w:pPr>
              <w:pStyle w:val="acctfourfigures"/>
              <w:tabs>
                <w:tab w:val="clear" w:pos="765"/>
                <w:tab w:val="decimal" w:pos="1064"/>
              </w:tabs>
              <w:spacing w:line="240" w:lineRule="atLeast"/>
              <w:rPr>
                <w:rFonts w:cs="Times New Roman"/>
                <w:szCs w:val="22"/>
              </w:rPr>
            </w:pPr>
          </w:p>
        </w:tc>
        <w:tc>
          <w:tcPr>
            <w:tcW w:w="1338" w:type="dxa"/>
            <w:vAlign w:val="bottom"/>
          </w:tcPr>
          <w:p w14:paraId="64CD75BE" w14:textId="5C36B31F" w:rsidR="0091103B" w:rsidRPr="0091103B" w:rsidRDefault="0091103B" w:rsidP="006366FA">
            <w:pPr>
              <w:pStyle w:val="acctfourfigures"/>
              <w:tabs>
                <w:tab w:val="clear" w:pos="765"/>
                <w:tab w:val="decimal" w:pos="1064"/>
              </w:tabs>
              <w:spacing w:line="240" w:lineRule="atLeast"/>
              <w:ind w:right="11"/>
              <w:rPr>
                <w:rFonts w:cs="Times New Roman"/>
                <w:szCs w:val="22"/>
              </w:rPr>
            </w:pPr>
            <w:r w:rsidRPr="0091103B">
              <w:rPr>
                <w:rFonts w:cs="Times New Roman"/>
                <w:szCs w:val="22"/>
                <w:lang w:bidi="th-TH"/>
              </w:rPr>
              <w:t>(225,747)</w:t>
            </w:r>
          </w:p>
        </w:tc>
      </w:tr>
      <w:tr w:rsidR="0091103B" w:rsidRPr="00880EEB" w14:paraId="5FE0148C" w14:textId="77777777" w:rsidTr="006366FA">
        <w:tc>
          <w:tcPr>
            <w:tcW w:w="3161" w:type="dxa"/>
            <w:vAlign w:val="bottom"/>
          </w:tcPr>
          <w:p w14:paraId="62336177" w14:textId="1924ABC0" w:rsidR="0091103B" w:rsidRPr="00880EEB" w:rsidRDefault="0091103B" w:rsidP="006366FA">
            <w:pPr>
              <w:spacing w:line="240" w:lineRule="atLeast"/>
              <w:ind w:left="-70" w:right="-126"/>
              <w:rPr>
                <w:rFonts w:cs="Times New Roman"/>
                <w:szCs w:val="22"/>
              </w:rPr>
            </w:pPr>
            <w:r w:rsidRPr="00880EEB">
              <w:rPr>
                <w:rFonts w:cs="Times New Roman"/>
                <w:szCs w:val="22"/>
              </w:rPr>
              <w:t xml:space="preserve">Amortisation </w:t>
            </w:r>
            <w:r>
              <w:rPr>
                <w:rFonts w:cs="Times New Roman"/>
                <w:szCs w:val="22"/>
              </w:rPr>
              <w:t xml:space="preserve">charge </w:t>
            </w:r>
            <w:r w:rsidRPr="00880EEB">
              <w:rPr>
                <w:rFonts w:cs="Times New Roman"/>
                <w:szCs w:val="22"/>
              </w:rPr>
              <w:t>for the year</w:t>
            </w:r>
          </w:p>
        </w:tc>
        <w:tc>
          <w:tcPr>
            <w:tcW w:w="1323" w:type="dxa"/>
            <w:vAlign w:val="bottom"/>
          </w:tcPr>
          <w:p w14:paraId="682EFFA0" w14:textId="35038D3B" w:rsidR="0091103B" w:rsidRPr="007B1A6F" w:rsidRDefault="0091103B" w:rsidP="006366FA">
            <w:pPr>
              <w:pStyle w:val="acctfourfigures"/>
              <w:tabs>
                <w:tab w:val="clear" w:pos="765"/>
                <w:tab w:val="decimal" w:pos="1046"/>
              </w:tabs>
              <w:spacing w:line="240" w:lineRule="atLeast"/>
              <w:ind w:right="11"/>
              <w:rPr>
                <w:rFonts w:cs="Times New Roman"/>
                <w:szCs w:val="22"/>
                <w:lang w:bidi="th-TH"/>
              </w:rPr>
            </w:pPr>
            <w:r w:rsidRPr="000637C7">
              <w:rPr>
                <w:rFonts w:cs="Times New Roman"/>
                <w:szCs w:val="22"/>
                <w:lang w:bidi="th-TH"/>
              </w:rPr>
              <w:t>(22,617)</w:t>
            </w:r>
          </w:p>
        </w:tc>
        <w:tc>
          <w:tcPr>
            <w:tcW w:w="178" w:type="dxa"/>
            <w:vAlign w:val="bottom"/>
          </w:tcPr>
          <w:p w14:paraId="6E117E74" w14:textId="77777777" w:rsidR="0091103B" w:rsidRPr="007B1A6F" w:rsidRDefault="0091103B" w:rsidP="006366FA">
            <w:pPr>
              <w:pStyle w:val="acctfourfigures"/>
              <w:tabs>
                <w:tab w:val="clear" w:pos="765"/>
                <w:tab w:val="decimal" w:pos="1046"/>
              </w:tabs>
              <w:spacing w:line="240" w:lineRule="atLeast"/>
              <w:rPr>
                <w:rFonts w:cs="Times New Roman"/>
                <w:szCs w:val="22"/>
              </w:rPr>
            </w:pPr>
          </w:p>
        </w:tc>
        <w:tc>
          <w:tcPr>
            <w:tcW w:w="1379" w:type="dxa"/>
            <w:vAlign w:val="bottom"/>
          </w:tcPr>
          <w:p w14:paraId="302D2679" w14:textId="19417236" w:rsidR="0091103B" w:rsidRPr="00B306F7" w:rsidRDefault="0091103B" w:rsidP="006366FA">
            <w:pPr>
              <w:pStyle w:val="acctfourfigures"/>
              <w:tabs>
                <w:tab w:val="clear" w:pos="765"/>
                <w:tab w:val="decimal" w:pos="1092"/>
              </w:tabs>
              <w:spacing w:line="240" w:lineRule="atLeast"/>
              <w:ind w:right="-88"/>
              <w:rPr>
                <w:rFonts w:cs="Times New Roman"/>
                <w:szCs w:val="22"/>
                <w:lang w:bidi="th-TH"/>
              </w:rPr>
            </w:pPr>
            <w:r w:rsidRPr="00B306F7">
              <w:rPr>
                <w:rFonts w:cs="Times New Roman"/>
                <w:szCs w:val="22"/>
                <w:lang w:bidi="th-TH"/>
              </w:rPr>
              <w:t>-</w:t>
            </w:r>
          </w:p>
        </w:tc>
        <w:tc>
          <w:tcPr>
            <w:tcW w:w="180" w:type="dxa"/>
            <w:vAlign w:val="bottom"/>
          </w:tcPr>
          <w:p w14:paraId="4F29AD06" w14:textId="77777777" w:rsidR="0091103B" w:rsidRPr="00B306F7" w:rsidRDefault="0091103B" w:rsidP="006366FA">
            <w:pPr>
              <w:pStyle w:val="acctfourfigures"/>
              <w:tabs>
                <w:tab w:val="clear" w:pos="765"/>
                <w:tab w:val="decimal" w:pos="1046"/>
              </w:tabs>
              <w:spacing w:line="240" w:lineRule="atLeast"/>
              <w:rPr>
                <w:rFonts w:cs="Times New Roman"/>
                <w:szCs w:val="22"/>
              </w:rPr>
            </w:pPr>
          </w:p>
        </w:tc>
        <w:tc>
          <w:tcPr>
            <w:tcW w:w="1382" w:type="dxa"/>
            <w:vAlign w:val="bottom"/>
          </w:tcPr>
          <w:p w14:paraId="0CDF9A72" w14:textId="3E1B4B0F" w:rsidR="0091103B" w:rsidRPr="00B306F7" w:rsidRDefault="0091103B" w:rsidP="006366FA">
            <w:pPr>
              <w:pStyle w:val="acctfourfigures"/>
              <w:tabs>
                <w:tab w:val="clear" w:pos="765"/>
                <w:tab w:val="decimal" w:pos="1046"/>
              </w:tabs>
              <w:spacing w:line="240" w:lineRule="atLeast"/>
              <w:ind w:right="11"/>
              <w:rPr>
                <w:rFonts w:cs="Times New Roman"/>
                <w:szCs w:val="22"/>
                <w:lang w:bidi="th-TH"/>
              </w:rPr>
            </w:pPr>
            <w:r w:rsidRPr="00B306F7">
              <w:rPr>
                <w:rFonts w:cs="Times New Roman"/>
                <w:szCs w:val="22"/>
                <w:lang w:bidi="th-TH"/>
              </w:rPr>
              <w:t>-</w:t>
            </w:r>
          </w:p>
        </w:tc>
        <w:tc>
          <w:tcPr>
            <w:tcW w:w="178" w:type="dxa"/>
            <w:vAlign w:val="bottom"/>
          </w:tcPr>
          <w:p w14:paraId="7934C407" w14:textId="77777777" w:rsidR="0091103B" w:rsidRPr="007B1A6F" w:rsidRDefault="0091103B" w:rsidP="006366FA">
            <w:pPr>
              <w:pStyle w:val="acctfourfigures"/>
              <w:tabs>
                <w:tab w:val="clear" w:pos="765"/>
                <w:tab w:val="decimal" w:pos="1046"/>
              </w:tabs>
              <w:spacing w:line="240" w:lineRule="atLeast"/>
              <w:rPr>
                <w:rFonts w:cs="Times New Roman"/>
                <w:szCs w:val="22"/>
              </w:rPr>
            </w:pPr>
          </w:p>
        </w:tc>
        <w:tc>
          <w:tcPr>
            <w:tcW w:w="1338" w:type="dxa"/>
            <w:vAlign w:val="bottom"/>
          </w:tcPr>
          <w:p w14:paraId="78513EB8" w14:textId="0CDA57C4" w:rsidR="0091103B" w:rsidRPr="007B1A6F" w:rsidRDefault="0091103B" w:rsidP="006366FA">
            <w:pPr>
              <w:pStyle w:val="acctfourfigures"/>
              <w:tabs>
                <w:tab w:val="clear" w:pos="765"/>
                <w:tab w:val="decimal" w:pos="1046"/>
              </w:tabs>
              <w:spacing w:line="240" w:lineRule="atLeast"/>
              <w:ind w:right="11"/>
              <w:rPr>
                <w:rFonts w:cs="Times New Roman"/>
                <w:szCs w:val="22"/>
              </w:rPr>
            </w:pPr>
            <w:r w:rsidRPr="000637C7">
              <w:rPr>
                <w:rFonts w:cs="Times New Roman"/>
                <w:szCs w:val="22"/>
                <w:lang w:bidi="th-TH"/>
              </w:rPr>
              <w:t>(22,617)</w:t>
            </w:r>
          </w:p>
        </w:tc>
      </w:tr>
      <w:tr w:rsidR="0091103B" w:rsidRPr="00880EEB" w14:paraId="77697BB8" w14:textId="77777777" w:rsidTr="006366FA">
        <w:tc>
          <w:tcPr>
            <w:tcW w:w="3161" w:type="dxa"/>
            <w:vAlign w:val="bottom"/>
          </w:tcPr>
          <w:p w14:paraId="7F78F725" w14:textId="68F56B5F" w:rsidR="0091103B" w:rsidRPr="00880EEB" w:rsidRDefault="0091103B" w:rsidP="006366FA">
            <w:pPr>
              <w:spacing w:line="240" w:lineRule="atLeast"/>
              <w:ind w:left="-70" w:right="-126"/>
              <w:rPr>
                <w:rFonts w:cs="Times New Roman"/>
                <w:b/>
                <w:bCs/>
                <w:szCs w:val="22"/>
              </w:rPr>
            </w:pPr>
            <w:r w:rsidRPr="00880EEB">
              <w:rPr>
                <w:rFonts w:cs="Times New Roman"/>
                <w:b/>
                <w:bCs/>
                <w:szCs w:val="22"/>
              </w:rPr>
              <w:t>At 31 December 202</w:t>
            </w:r>
            <w:r>
              <w:rPr>
                <w:rFonts w:cs="Times New Roman"/>
                <w:b/>
                <w:bCs/>
                <w:szCs w:val="22"/>
              </w:rPr>
              <w:t>4</w:t>
            </w:r>
            <w:r w:rsidRPr="00880EEB">
              <w:rPr>
                <w:rFonts w:cs="Times New Roman"/>
                <w:b/>
                <w:bCs/>
                <w:szCs w:val="22"/>
              </w:rPr>
              <w:t xml:space="preserve"> and </w:t>
            </w:r>
          </w:p>
        </w:tc>
        <w:tc>
          <w:tcPr>
            <w:tcW w:w="1323" w:type="dxa"/>
            <w:tcBorders>
              <w:top w:val="single" w:sz="4" w:space="0" w:color="auto"/>
            </w:tcBorders>
            <w:vAlign w:val="bottom"/>
          </w:tcPr>
          <w:p w14:paraId="5EAE3974" w14:textId="670EADDC" w:rsidR="0091103B" w:rsidRPr="007B1A6F" w:rsidRDefault="0091103B" w:rsidP="006366FA">
            <w:pPr>
              <w:pStyle w:val="acctfourfigures"/>
              <w:tabs>
                <w:tab w:val="clear" w:pos="765"/>
                <w:tab w:val="decimal" w:pos="1046"/>
              </w:tabs>
              <w:spacing w:line="240" w:lineRule="atLeast"/>
              <w:ind w:right="11"/>
              <w:rPr>
                <w:rFonts w:cs="Times New Roman"/>
                <w:b/>
                <w:bCs/>
                <w:szCs w:val="22"/>
              </w:rPr>
            </w:pPr>
          </w:p>
        </w:tc>
        <w:tc>
          <w:tcPr>
            <w:tcW w:w="178" w:type="dxa"/>
            <w:vAlign w:val="bottom"/>
          </w:tcPr>
          <w:p w14:paraId="5CDF1073" w14:textId="77777777" w:rsidR="0091103B" w:rsidRPr="007B1A6F" w:rsidRDefault="0091103B" w:rsidP="006366FA">
            <w:pPr>
              <w:pStyle w:val="acctfourfigures"/>
              <w:tabs>
                <w:tab w:val="clear" w:pos="765"/>
                <w:tab w:val="decimal" w:pos="1046"/>
              </w:tabs>
              <w:spacing w:line="240" w:lineRule="atLeast"/>
              <w:rPr>
                <w:rFonts w:cs="Times New Roman"/>
                <w:b/>
                <w:bCs/>
                <w:szCs w:val="22"/>
              </w:rPr>
            </w:pPr>
          </w:p>
        </w:tc>
        <w:tc>
          <w:tcPr>
            <w:tcW w:w="1379" w:type="dxa"/>
            <w:tcBorders>
              <w:top w:val="single" w:sz="4" w:space="0" w:color="auto"/>
            </w:tcBorders>
            <w:vAlign w:val="bottom"/>
          </w:tcPr>
          <w:p w14:paraId="7486E889" w14:textId="1BB41823" w:rsidR="0091103B" w:rsidRPr="00AA6956" w:rsidRDefault="0091103B" w:rsidP="006366FA">
            <w:pPr>
              <w:pStyle w:val="acctfourfigures"/>
              <w:tabs>
                <w:tab w:val="clear" w:pos="765"/>
                <w:tab w:val="decimal" w:pos="1092"/>
              </w:tabs>
              <w:spacing w:line="240" w:lineRule="atLeast"/>
              <w:ind w:right="-88"/>
              <w:rPr>
                <w:rFonts w:cs="Times New Roman"/>
                <w:b/>
                <w:bCs/>
                <w:szCs w:val="22"/>
                <w:cs/>
                <w:lang w:val="en-US" w:bidi="th-TH"/>
              </w:rPr>
            </w:pPr>
          </w:p>
        </w:tc>
        <w:tc>
          <w:tcPr>
            <w:tcW w:w="180" w:type="dxa"/>
            <w:vAlign w:val="bottom"/>
          </w:tcPr>
          <w:p w14:paraId="7693CB06" w14:textId="77777777" w:rsidR="0091103B" w:rsidRPr="007B1A6F" w:rsidRDefault="0091103B" w:rsidP="006366FA">
            <w:pPr>
              <w:pStyle w:val="acctfourfigures"/>
              <w:tabs>
                <w:tab w:val="clear" w:pos="765"/>
                <w:tab w:val="decimal" w:pos="1046"/>
              </w:tabs>
              <w:spacing w:line="240" w:lineRule="atLeast"/>
              <w:rPr>
                <w:rFonts w:cs="Times New Roman"/>
                <w:b/>
                <w:bCs/>
                <w:szCs w:val="22"/>
              </w:rPr>
            </w:pPr>
          </w:p>
        </w:tc>
        <w:tc>
          <w:tcPr>
            <w:tcW w:w="1382" w:type="dxa"/>
            <w:tcBorders>
              <w:top w:val="single" w:sz="4" w:space="0" w:color="auto"/>
            </w:tcBorders>
            <w:vAlign w:val="bottom"/>
          </w:tcPr>
          <w:p w14:paraId="1EE09DBE" w14:textId="573808BD" w:rsidR="0091103B" w:rsidRPr="007B1A6F" w:rsidRDefault="0091103B" w:rsidP="006366FA">
            <w:pPr>
              <w:pStyle w:val="acctfourfigures"/>
              <w:tabs>
                <w:tab w:val="clear" w:pos="765"/>
                <w:tab w:val="decimal" w:pos="1046"/>
              </w:tabs>
              <w:spacing w:line="240" w:lineRule="atLeast"/>
              <w:ind w:right="11"/>
              <w:rPr>
                <w:rFonts w:cs="Times New Roman"/>
                <w:b/>
                <w:bCs/>
                <w:szCs w:val="22"/>
                <w:cs/>
                <w:lang w:bidi="th-TH"/>
              </w:rPr>
            </w:pPr>
          </w:p>
        </w:tc>
        <w:tc>
          <w:tcPr>
            <w:tcW w:w="178" w:type="dxa"/>
            <w:vAlign w:val="bottom"/>
          </w:tcPr>
          <w:p w14:paraId="2A103F8B" w14:textId="77777777" w:rsidR="0091103B" w:rsidRPr="007B1A6F" w:rsidRDefault="0091103B" w:rsidP="006366FA">
            <w:pPr>
              <w:pStyle w:val="acctfourfigures"/>
              <w:tabs>
                <w:tab w:val="clear" w:pos="765"/>
                <w:tab w:val="decimal" w:pos="1046"/>
              </w:tabs>
              <w:spacing w:line="240" w:lineRule="atLeast"/>
              <w:rPr>
                <w:rFonts w:cs="Times New Roman"/>
                <w:b/>
                <w:bCs/>
                <w:szCs w:val="22"/>
              </w:rPr>
            </w:pPr>
          </w:p>
        </w:tc>
        <w:tc>
          <w:tcPr>
            <w:tcW w:w="1338" w:type="dxa"/>
            <w:tcBorders>
              <w:top w:val="single" w:sz="4" w:space="0" w:color="auto"/>
            </w:tcBorders>
            <w:vAlign w:val="bottom"/>
          </w:tcPr>
          <w:p w14:paraId="4C626FD7" w14:textId="339E33DA" w:rsidR="0091103B" w:rsidRPr="007B1A6F" w:rsidRDefault="0091103B" w:rsidP="006366FA">
            <w:pPr>
              <w:pStyle w:val="acctfourfigures"/>
              <w:tabs>
                <w:tab w:val="clear" w:pos="765"/>
                <w:tab w:val="decimal" w:pos="1046"/>
              </w:tabs>
              <w:spacing w:line="240" w:lineRule="atLeast"/>
              <w:ind w:right="11"/>
              <w:rPr>
                <w:rFonts w:cs="Times New Roman"/>
                <w:b/>
                <w:bCs/>
                <w:szCs w:val="22"/>
              </w:rPr>
            </w:pPr>
          </w:p>
        </w:tc>
      </w:tr>
      <w:tr w:rsidR="0091103B" w:rsidRPr="00880EEB" w14:paraId="30303074" w14:textId="77777777" w:rsidTr="006366FA">
        <w:tc>
          <w:tcPr>
            <w:tcW w:w="3161" w:type="dxa"/>
            <w:vAlign w:val="bottom"/>
          </w:tcPr>
          <w:p w14:paraId="24BC4246" w14:textId="26FCB205" w:rsidR="0091103B" w:rsidRPr="00880EEB" w:rsidRDefault="0091103B" w:rsidP="006366FA">
            <w:pPr>
              <w:spacing w:line="240" w:lineRule="atLeast"/>
              <w:ind w:left="-70" w:right="-126"/>
              <w:rPr>
                <w:rFonts w:cs="Times New Roman"/>
                <w:b/>
                <w:bCs/>
                <w:szCs w:val="22"/>
              </w:rPr>
            </w:pPr>
            <w:r w:rsidRPr="00880EEB">
              <w:rPr>
                <w:rFonts w:cs="Times New Roman"/>
                <w:b/>
                <w:bCs/>
                <w:szCs w:val="22"/>
              </w:rPr>
              <w:t xml:space="preserve">   1 January 202</w:t>
            </w:r>
            <w:r>
              <w:rPr>
                <w:rFonts w:cs="Times New Roman"/>
                <w:b/>
                <w:bCs/>
                <w:szCs w:val="22"/>
              </w:rPr>
              <w:t>5</w:t>
            </w:r>
          </w:p>
        </w:tc>
        <w:tc>
          <w:tcPr>
            <w:tcW w:w="1323" w:type="dxa"/>
            <w:vAlign w:val="bottom"/>
          </w:tcPr>
          <w:p w14:paraId="654737CB" w14:textId="48ACDC69" w:rsidR="0091103B" w:rsidRPr="007B1A6F" w:rsidRDefault="0091103B" w:rsidP="006366FA">
            <w:pPr>
              <w:pStyle w:val="acctfourfigures"/>
              <w:tabs>
                <w:tab w:val="clear" w:pos="765"/>
                <w:tab w:val="decimal" w:pos="1046"/>
              </w:tabs>
              <w:spacing w:line="240" w:lineRule="atLeast"/>
              <w:ind w:right="11"/>
              <w:rPr>
                <w:rFonts w:cs="Times New Roman"/>
                <w:b/>
                <w:bCs/>
                <w:szCs w:val="22"/>
              </w:rPr>
            </w:pPr>
            <w:r w:rsidRPr="000637C7">
              <w:rPr>
                <w:rFonts w:cs="Times New Roman"/>
                <w:b/>
                <w:bCs/>
                <w:szCs w:val="22"/>
                <w:lang w:bidi="th-TH"/>
              </w:rPr>
              <w:t>(248,364)</w:t>
            </w:r>
          </w:p>
        </w:tc>
        <w:tc>
          <w:tcPr>
            <w:tcW w:w="178" w:type="dxa"/>
            <w:vAlign w:val="bottom"/>
          </w:tcPr>
          <w:p w14:paraId="783441B5" w14:textId="77777777" w:rsidR="0091103B" w:rsidRPr="007B1A6F" w:rsidRDefault="0091103B" w:rsidP="006366FA">
            <w:pPr>
              <w:pStyle w:val="acctfourfigures"/>
              <w:tabs>
                <w:tab w:val="clear" w:pos="765"/>
                <w:tab w:val="decimal" w:pos="1046"/>
              </w:tabs>
              <w:spacing w:line="240" w:lineRule="atLeast"/>
              <w:rPr>
                <w:rFonts w:cs="Times New Roman"/>
                <w:b/>
                <w:bCs/>
                <w:szCs w:val="22"/>
              </w:rPr>
            </w:pPr>
          </w:p>
        </w:tc>
        <w:tc>
          <w:tcPr>
            <w:tcW w:w="1379" w:type="dxa"/>
            <w:vAlign w:val="bottom"/>
          </w:tcPr>
          <w:p w14:paraId="07C9AA3A" w14:textId="2A907DCA" w:rsidR="0091103B" w:rsidRPr="00B306F7" w:rsidRDefault="0091103B" w:rsidP="006366FA">
            <w:pPr>
              <w:pStyle w:val="acctfourfigures"/>
              <w:tabs>
                <w:tab w:val="clear" w:pos="765"/>
                <w:tab w:val="decimal" w:pos="1092"/>
              </w:tabs>
              <w:spacing w:line="240" w:lineRule="atLeast"/>
              <w:ind w:right="-88"/>
              <w:rPr>
                <w:rFonts w:cs="Times New Roman"/>
                <w:szCs w:val="22"/>
                <w:cs/>
                <w:lang w:bidi="th-TH"/>
              </w:rPr>
            </w:pPr>
            <w:r w:rsidRPr="00B306F7">
              <w:rPr>
                <w:rFonts w:cs="Times New Roman"/>
                <w:szCs w:val="22"/>
                <w:lang w:bidi="th-TH"/>
              </w:rPr>
              <w:t>-</w:t>
            </w:r>
          </w:p>
        </w:tc>
        <w:tc>
          <w:tcPr>
            <w:tcW w:w="180" w:type="dxa"/>
            <w:vAlign w:val="bottom"/>
          </w:tcPr>
          <w:p w14:paraId="5E943515" w14:textId="77777777" w:rsidR="0091103B" w:rsidRPr="00B306F7" w:rsidRDefault="0091103B" w:rsidP="006366FA">
            <w:pPr>
              <w:pStyle w:val="acctfourfigures"/>
              <w:tabs>
                <w:tab w:val="clear" w:pos="765"/>
                <w:tab w:val="decimal" w:pos="1046"/>
              </w:tabs>
              <w:spacing w:line="240" w:lineRule="atLeast"/>
              <w:rPr>
                <w:rFonts w:cs="Times New Roman"/>
                <w:szCs w:val="22"/>
              </w:rPr>
            </w:pPr>
          </w:p>
        </w:tc>
        <w:tc>
          <w:tcPr>
            <w:tcW w:w="1382" w:type="dxa"/>
            <w:vAlign w:val="bottom"/>
          </w:tcPr>
          <w:p w14:paraId="76C54170" w14:textId="04367977" w:rsidR="0091103B" w:rsidRPr="00B306F7" w:rsidRDefault="0091103B" w:rsidP="006366FA">
            <w:pPr>
              <w:pStyle w:val="acctfourfigures"/>
              <w:tabs>
                <w:tab w:val="clear" w:pos="765"/>
                <w:tab w:val="decimal" w:pos="1046"/>
              </w:tabs>
              <w:spacing w:line="240" w:lineRule="atLeast"/>
              <w:ind w:right="11"/>
              <w:rPr>
                <w:rFonts w:cs="Times New Roman"/>
                <w:szCs w:val="22"/>
                <w:cs/>
                <w:lang w:bidi="th-TH"/>
              </w:rPr>
            </w:pPr>
            <w:r w:rsidRPr="00B306F7">
              <w:rPr>
                <w:rFonts w:cs="Times New Roman"/>
                <w:szCs w:val="22"/>
                <w:lang w:bidi="th-TH"/>
              </w:rPr>
              <w:t>-</w:t>
            </w:r>
          </w:p>
        </w:tc>
        <w:tc>
          <w:tcPr>
            <w:tcW w:w="178" w:type="dxa"/>
            <w:vAlign w:val="bottom"/>
          </w:tcPr>
          <w:p w14:paraId="086C6B97" w14:textId="77777777" w:rsidR="0091103B" w:rsidRPr="007B1A6F" w:rsidRDefault="0091103B" w:rsidP="006366FA">
            <w:pPr>
              <w:pStyle w:val="acctfourfigures"/>
              <w:tabs>
                <w:tab w:val="clear" w:pos="765"/>
                <w:tab w:val="decimal" w:pos="1046"/>
              </w:tabs>
              <w:spacing w:line="240" w:lineRule="atLeast"/>
              <w:rPr>
                <w:rFonts w:cs="Times New Roman"/>
                <w:b/>
                <w:bCs/>
                <w:szCs w:val="22"/>
              </w:rPr>
            </w:pPr>
          </w:p>
        </w:tc>
        <w:tc>
          <w:tcPr>
            <w:tcW w:w="1338" w:type="dxa"/>
            <w:vAlign w:val="bottom"/>
          </w:tcPr>
          <w:p w14:paraId="426823BF" w14:textId="38DE7DDB" w:rsidR="0091103B" w:rsidRPr="007B1A6F" w:rsidRDefault="0091103B" w:rsidP="006366FA">
            <w:pPr>
              <w:pStyle w:val="acctfourfigures"/>
              <w:tabs>
                <w:tab w:val="clear" w:pos="765"/>
                <w:tab w:val="decimal" w:pos="1046"/>
              </w:tabs>
              <w:spacing w:line="240" w:lineRule="atLeast"/>
              <w:ind w:right="11"/>
              <w:rPr>
                <w:rFonts w:cs="Times New Roman"/>
                <w:b/>
                <w:bCs/>
                <w:szCs w:val="22"/>
              </w:rPr>
            </w:pPr>
            <w:r w:rsidRPr="000637C7">
              <w:rPr>
                <w:rFonts w:cs="Times New Roman"/>
                <w:b/>
                <w:bCs/>
                <w:szCs w:val="22"/>
                <w:lang w:bidi="th-TH"/>
              </w:rPr>
              <w:t>(248,364)</w:t>
            </w:r>
          </w:p>
        </w:tc>
      </w:tr>
      <w:tr w:rsidR="003C2963" w:rsidRPr="00880EEB" w14:paraId="3C34ADC7" w14:textId="77777777" w:rsidTr="00AA6956">
        <w:tc>
          <w:tcPr>
            <w:tcW w:w="3161" w:type="dxa"/>
            <w:vAlign w:val="bottom"/>
          </w:tcPr>
          <w:p w14:paraId="140F12B4" w14:textId="72906DA8" w:rsidR="003C2963" w:rsidRPr="00880EEB" w:rsidRDefault="003C2963" w:rsidP="003C2963">
            <w:pPr>
              <w:spacing w:line="240" w:lineRule="atLeast"/>
              <w:ind w:left="-70" w:right="-126"/>
              <w:rPr>
                <w:rFonts w:cs="Times New Roman"/>
                <w:b/>
                <w:bCs/>
                <w:szCs w:val="22"/>
              </w:rPr>
            </w:pPr>
            <w:r w:rsidRPr="00880EEB">
              <w:rPr>
                <w:rFonts w:cs="Times New Roman"/>
                <w:szCs w:val="22"/>
              </w:rPr>
              <w:t xml:space="preserve">Amortisation </w:t>
            </w:r>
            <w:r>
              <w:rPr>
                <w:rFonts w:cs="Times New Roman"/>
                <w:szCs w:val="22"/>
              </w:rPr>
              <w:t xml:space="preserve">charge </w:t>
            </w:r>
            <w:r w:rsidRPr="00880EEB">
              <w:rPr>
                <w:rFonts w:cs="Times New Roman"/>
                <w:szCs w:val="22"/>
              </w:rPr>
              <w:t xml:space="preserve">for the </w:t>
            </w:r>
            <w:r>
              <w:rPr>
                <w:rFonts w:cs="Times New Roman"/>
                <w:szCs w:val="22"/>
              </w:rPr>
              <w:t>period</w:t>
            </w:r>
          </w:p>
        </w:tc>
        <w:tc>
          <w:tcPr>
            <w:tcW w:w="1323" w:type="dxa"/>
          </w:tcPr>
          <w:p w14:paraId="214D493A" w14:textId="7ED6F6CB" w:rsidR="003C2963" w:rsidRPr="007B1A6F" w:rsidRDefault="003C2963" w:rsidP="003C2963">
            <w:pPr>
              <w:pStyle w:val="acctfourfigures"/>
              <w:tabs>
                <w:tab w:val="clear" w:pos="765"/>
                <w:tab w:val="decimal" w:pos="1046"/>
              </w:tabs>
              <w:spacing w:line="240" w:lineRule="atLeast"/>
              <w:ind w:right="11"/>
              <w:rPr>
                <w:rFonts w:cs="Times New Roman"/>
                <w:szCs w:val="22"/>
                <w:lang w:bidi="th-TH"/>
              </w:rPr>
            </w:pPr>
            <w:r w:rsidRPr="001F4682">
              <w:t>(14,120)</w:t>
            </w:r>
          </w:p>
        </w:tc>
        <w:tc>
          <w:tcPr>
            <w:tcW w:w="178" w:type="dxa"/>
          </w:tcPr>
          <w:p w14:paraId="2CFEF4A3" w14:textId="77777777" w:rsidR="003C2963" w:rsidRPr="007B1A6F" w:rsidRDefault="003C2963" w:rsidP="003C2963">
            <w:pPr>
              <w:pStyle w:val="acctfourfigures"/>
              <w:tabs>
                <w:tab w:val="clear" w:pos="765"/>
                <w:tab w:val="decimal" w:pos="1046"/>
              </w:tabs>
              <w:spacing w:line="240" w:lineRule="atLeast"/>
              <w:rPr>
                <w:rFonts w:cs="Times New Roman"/>
                <w:szCs w:val="22"/>
                <w:lang w:bidi="th-TH"/>
              </w:rPr>
            </w:pPr>
          </w:p>
        </w:tc>
        <w:tc>
          <w:tcPr>
            <w:tcW w:w="1379" w:type="dxa"/>
          </w:tcPr>
          <w:p w14:paraId="4BFBDE64" w14:textId="17C6B678" w:rsidR="003C2963" w:rsidRPr="007B1A6F" w:rsidRDefault="003C2963" w:rsidP="003C2963">
            <w:pPr>
              <w:pStyle w:val="acctfourfigures"/>
              <w:tabs>
                <w:tab w:val="clear" w:pos="765"/>
                <w:tab w:val="decimal" w:pos="1092"/>
              </w:tabs>
              <w:spacing w:line="240" w:lineRule="atLeast"/>
              <w:ind w:right="-88"/>
              <w:rPr>
                <w:rFonts w:cs="Times New Roman"/>
                <w:szCs w:val="22"/>
                <w:lang w:bidi="th-TH"/>
              </w:rPr>
            </w:pPr>
            <w:r w:rsidRPr="001F4682">
              <w:t>-</w:t>
            </w:r>
          </w:p>
        </w:tc>
        <w:tc>
          <w:tcPr>
            <w:tcW w:w="180" w:type="dxa"/>
          </w:tcPr>
          <w:p w14:paraId="188F7F9E" w14:textId="77777777" w:rsidR="003C2963" w:rsidRPr="007B1A6F" w:rsidRDefault="003C2963" w:rsidP="003C2963">
            <w:pPr>
              <w:pStyle w:val="acctfourfigures"/>
              <w:tabs>
                <w:tab w:val="clear" w:pos="765"/>
                <w:tab w:val="decimal" w:pos="1046"/>
              </w:tabs>
              <w:spacing w:line="240" w:lineRule="atLeast"/>
              <w:rPr>
                <w:rFonts w:cs="Times New Roman"/>
                <w:szCs w:val="22"/>
                <w:lang w:bidi="th-TH"/>
              </w:rPr>
            </w:pPr>
          </w:p>
        </w:tc>
        <w:tc>
          <w:tcPr>
            <w:tcW w:w="1382" w:type="dxa"/>
          </w:tcPr>
          <w:p w14:paraId="541F8958" w14:textId="3D52E2A6" w:rsidR="003C2963" w:rsidRPr="007B1A6F" w:rsidRDefault="003C2963" w:rsidP="003C2963">
            <w:pPr>
              <w:pStyle w:val="acctfourfigures"/>
              <w:tabs>
                <w:tab w:val="clear" w:pos="765"/>
                <w:tab w:val="decimal" w:pos="1046"/>
              </w:tabs>
              <w:spacing w:line="240" w:lineRule="atLeast"/>
              <w:ind w:right="11"/>
              <w:rPr>
                <w:rFonts w:cs="Times New Roman"/>
                <w:szCs w:val="22"/>
                <w:lang w:bidi="th-TH"/>
              </w:rPr>
            </w:pPr>
            <w:r w:rsidRPr="001F4682">
              <w:t>-</w:t>
            </w:r>
          </w:p>
        </w:tc>
        <w:tc>
          <w:tcPr>
            <w:tcW w:w="178" w:type="dxa"/>
          </w:tcPr>
          <w:p w14:paraId="58E4D09B" w14:textId="77777777" w:rsidR="003C2963" w:rsidRPr="007B1A6F" w:rsidRDefault="003C2963" w:rsidP="003C2963">
            <w:pPr>
              <w:pStyle w:val="acctfourfigures"/>
              <w:tabs>
                <w:tab w:val="clear" w:pos="765"/>
                <w:tab w:val="decimal" w:pos="1046"/>
              </w:tabs>
              <w:spacing w:line="240" w:lineRule="atLeast"/>
              <w:rPr>
                <w:rFonts w:cs="Times New Roman"/>
                <w:szCs w:val="22"/>
                <w:lang w:bidi="th-TH"/>
              </w:rPr>
            </w:pPr>
          </w:p>
        </w:tc>
        <w:tc>
          <w:tcPr>
            <w:tcW w:w="1338" w:type="dxa"/>
          </w:tcPr>
          <w:p w14:paraId="5D23A9C4" w14:textId="2FCDD7F7" w:rsidR="003C2963" w:rsidRPr="007B1A6F" w:rsidRDefault="003C2963" w:rsidP="003C2963">
            <w:pPr>
              <w:pStyle w:val="acctfourfigures"/>
              <w:tabs>
                <w:tab w:val="clear" w:pos="765"/>
                <w:tab w:val="decimal" w:pos="1046"/>
              </w:tabs>
              <w:spacing w:line="240" w:lineRule="atLeast"/>
              <w:ind w:right="11"/>
              <w:rPr>
                <w:rFonts w:cs="Times New Roman"/>
                <w:szCs w:val="22"/>
                <w:lang w:bidi="th-TH"/>
              </w:rPr>
            </w:pPr>
            <w:r w:rsidRPr="001F4682">
              <w:t>(14,120)</w:t>
            </w:r>
          </w:p>
        </w:tc>
      </w:tr>
      <w:tr w:rsidR="003C2963" w:rsidRPr="00880EEB" w14:paraId="78D0A1B1" w14:textId="77777777" w:rsidTr="00AA6956">
        <w:tc>
          <w:tcPr>
            <w:tcW w:w="3161" w:type="dxa"/>
            <w:vAlign w:val="bottom"/>
          </w:tcPr>
          <w:p w14:paraId="7188DFB5" w14:textId="5BE17F7B" w:rsidR="003C2963" w:rsidRPr="00880EEB" w:rsidRDefault="003C2963" w:rsidP="003C2963">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 xml:space="preserve">30 June </w:t>
            </w:r>
            <w:r w:rsidRPr="00880EEB">
              <w:rPr>
                <w:rFonts w:cs="Times New Roman"/>
                <w:b/>
                <w:bCs/>
                <w:szCs w:val="22"/>
              </w:rPr>
              <w:t>202</w:t>
            </w:r>
            <w:r>
              <w:rPr>
                <w:rFonts w:cs="Times New Roman"/>
                <w:b/>
                <w:bCs/>
                <w:szCs w:val="22"/>
              </w:rPr>
              <w:t>5</w:t>
            </w:r>
          </w:p>
        </w:tc>
        <w:tc>
          <w:tcPr>
            <w:tcW w:w="1323" w:type="dxa"/>
            <w:tcBorders>
              <w:top w:val="single" w:sz="4" w:space="0" w:color="auto"/>
              <w:bottom w:val="single" w:sz="4" w:space="0" w:color="auto"/>
            </w:tcBorders>
          </w:tcPr>
          <w:p w14:paraId="2AFB0B48" w14:textId="06E2FA85" w:rsidR="003C2963" w:rsidRPr="00B91A75" w:rsidRDefault="003C2963" w:rsidP="003C2963">
            <w:pPr>
              <w:pStyle w:val="acctfourfigures"/>
              <w:tabs>
                <w:tab w:val="clear" w:pos="765"/>
                <w:tab w:val="decimal" w:pos="1046"/>
              </w:tabs>
              <w:spacing w:line="240" w:lineRule="atLeast"/>
              <w:ind w:right="11"/>
              <w:rPr>
                <w:rFonts w:cs="Times New Roman"/>
                <w:b/>
                <w:bCs/>
                <w:szCs w:val="22"/>
                <w:lang w:bidi="th-TH"/>
              </w:rPr>
            </w:pPr>
            <w:r w:rsidRPr="00AA6956">
              <w:rPr>
                <w:b/>
                <w:bCs/>
              </w:rPr>
              <w:t>(262,484)</w:t>
            </w:r>
          </w:p>
        </w:tc>
        <w:tc>
          <w:tcPr>
            <w:tcW w:w="178" w:type="dxa"/>
          </w:tcPr>
          <w:p w14:paraId="7BEC8B9D" w14:textId="77777777" w:rsidR="003C2963" w:rsidRPr="00B91A75" w:rsidRDefault="003C2963" w:rsidP="003C2963">
            <w:pPr>
              <w:pStyle w:val="acctfourfigures"/>
              <w:tabs>
                <w:tab w:val="clear" w:pos="765"/>
                <w:tab w:val="decimal" w:pos="1046"/>
              </w:tabs>
              <w:spacing w:line="240" w:lineRule="atLeast"/>
              <w:rPr>
                <w:rFonts w:cs="Times New Roman"/>
                <w:b/>
                <w:bCs/>
                <w:szCs w:val="22"/>
                <w:lang w:bidi="th-TH"/>
              </w:rPr>
            </w:pPr>
          </w:p>
        </w:tc>
        <w:tc>
          <w:tcPr>
            <w:tcW w:w="1379" w:type="dxa"/>
            <w:tcBorders>
              <w:top w:val="single" w:sz="4" w:space="0" w:color="auto"/>
              <w:bottom w:val="single" w:sz="4" w:space="0" w:color="auto"/>
            </w:tcBorders>
          </w:tcPr>
          <w:p w14:paraId="3CB50AA9" w14:textId="4CB18759" w:rsidR="003C2963" w:rsidRPr="00B91A75" w:rsidRDefault="003C2963" w:rsidP="003C2963">
            <w:pPr>
              <w:pStyle w:val="acctfourfigures"/>
              <w:tabs>
                <w:tab w:val="clear" w:pos="765"/>
                <w:tab w:val="decimal" w:pos="1092"/>
              </w:tabs>
              <w:spacing w:line="240" w:lineRule="atLeast"/>
              <w:ind w:right="-88"/>
              <w:rPr>
                <w:rFonts w:cs="Times New Roman"/>
                <w:b/>
                <w:bCs/>
                <w:szCs w:val="22"/>
                <w:cs/>
                <w:lang w:bidi="th-TH"/>
              </w:rPr>
            </w:pPr>
            <w:r w:rsidRPr="00AA6956">
              <w:rPr>
                <w:b/>
                <w:bCs/>
              </w:rPr>
              <w:t>-</w:t>
            </w:r>
          </w:p>
        </w:tc>
        <w:tc>
          <w:tcPr>
            <w:tcW w:w="180" w:type="dxa"/>
          </w:tcPr>
          <w:p w14:paraId="0866BC5B" w14:textId="77777777" w:rsidR="003C2963" w:rsidRPr="00B91A75" w:rsidRDefault="003C2963" w:rsidP="003C2963">
            <w:pPr>
              <w:pStyle w:val="acctfourfigures"/>
              <w:tabs>
                <w:tab w:val="clear" w:pos="765"/>
                <w:tab w:val="decimal" w:pos="1046"/>
              </w:tabs>
              <w:spacing w:line="240" w:lineRule="atLeast"/>
              <w:rPr>
                <w:rFonts w:cs="Times New Roman"/>
                <w:b/>
                <w:bCs/>
                <w:szCs w:val="22"/>
                <w:lang w:bidi="th-TH"/>
              </w:rPr>
            </w:pPr>
          </w:p>
        </w:tc>
        <w:tc>
          <w:tcPr>
            <w:tcW w:w="1382" w:type="dxa"/>
            <w:tcBorders>
              <w:top w:val="single" w:sz="4" w:space="0" w:color="auto"/>
              <w:bottom w:val="single" w:sz="4" w:space="0" w:color="auto"/>
            </w:tcBorders>
          </w:tcPr>
          <w:p w14:paraId="6854A30F" w14:textId="51A242AA" w:rsidR="003C2963" w:rsidRPr="00B91A75" w:rsidRDefault="003C2963" w:rsidP="003C2963">
            <w:pPr>
              <w:pStyle w:val="acctfourfigures"/>
              <w:tabs>
                <w:tab w:val="clear" w:pos="765"/>
                <w:tab w:val="decimal" w:pos="1046"/>
              </w:tabs>
              <w:spacing w:line="240" w:lineRule="atLeast"/>
              <w:ind w:right="11"/>
              <w:rPr>
                <w:rFonts w:cs="Times New Roman"/>
                <w:b/>
                <w:bCs/>
                <w:szCs w:val="22"/>
                <w:cs/>
                <w:lang w:bidi="th-TH"/>
              </w:rPr>
            </w:pPr>
            <w:r w:rsidRPr="00AA6956">
              <w:rPr>
                <w:b/>
                <w:bCs/>
              </w:rPr>
              <w:t>-</w:t>
            </w:r>
          </w:p>
        </w:tc>
        <w:tc>
          <w:tcPr>
            <w:tcW w:w="178" w:type="dxa"/>
          </w:tcPr>
          <w:p w14:paraId="1200528A" w14:textId="77777777" w:rsidR="003C2963" w:rsidRPr="00B91A75" w:rsidRDefault="003C2963" w:rsidP="003C2963">
            <w:pPr>
              <w:pStyle w:val="acctfourfigures"/>
              <w:tabs>
                <w:tab w:val="clear" w:pos="765"/>
                <w:tab w:val="decimal" w:pos="1046"/>
              </w:tabs>
              <w:spacing w:line="240" w:lineRule="atLeast"/>
              <w:rPr>
                <w:rFonts w:cs="Times New Roman"/>
                <w:b/>
                <w:bCs/>
                <w:szCs w:val="22"/>
                <w:lang w:bidi="th-TH"/>
              </w:rPr>
            </w:pPr>
          </w:p>
        </w:tc>
        <w:tc>
          <w:tcPr>
            <w:tcW w:w="1338" w:type="dxa"/>
            <w:tcBorders>
              <w:top w:val="single" w:sz="4" w:space="0" w:color="auto"/>
              <w:bottom w:val="single" w:sz="4" w:space="0" w:color="auto"/>
            </w:tcBorders>
          </w:tcPr>
          <w:p w14:paraId="316B34AD" w14:textId="58E44BB9" w:rsidR="003C2963" w:rsidRPr="00B91A75" w:rsidRDefault="003C2963" w:rsidP="003C2963">
            <w:pPr>
              <w:pStyle w:val="acctfourfigures"/>
              <w:tabs>
                <w:tab w:val="clear" w:pos="765"/>
                <w:tab w:val="decimal" w:pos="1046"/>
              </w:tabs>
              <w:spacing w:line="240" w:lineRule="atLeast"/>
              <w:ind w:right="11"/>
              <w:rPr>
                <w:rFonts w:cs="Times New Roman"/>
                <w:b/>
                <w:bCs/>
                <w:szCs w:val="22"/>
                <w:lang w:bidi="th-TH"/>
              </w:rPr>
            </w:pPr>
            <w:r w:rsidRPr="00AA6956">
              <w:rPr>
                <w:b/>
                <w:bCs/>
              </w:rPr>
              <w:t>(262,484)</w:t>
            </w:r>
          </w:p>
        </w:tc>
      </w:tr>
      <w:tr w:rsidR="0091103B" w:rsidRPr="00880EEB" w14:paraId="5D166D90" w14:textId="77777777" w:rsidTr="006366FA">
        <w:tc>
          <w:tcPr>
            <w:tcW w:w="3161" w:type="dxa"/>
            <w:vAlign w:val="bottom"/>
          </w:tcPr>
          <w:p w14:paraId="76D80320" w14:textId="77777777" w:rsidR="0091103B" w:rsidRPr="00880EEB" w:rsidRDefault="0091103B" w:rsidP="006366FA">
            <w:pPr>
              <w:spacing w:line="240" w:lineRule="atLeast"/>
              <w:ind w:left="-70" w:right="-126"/>
              <w:rPr>
                <w:rFonts w:cs="Times New Roman"/>
                <w:b/>
                <w:bCs/>
                <w:i/>
                <w:iCs/>
                <w:szCs w:val="22"/>
              </w:rPr>
            </w:pPr>
          </w:p>
        </w:tc>
        <w:tc>
          <w:tcPr>
            <w:tcW w:w="1323" w:type="dxa"/>
            <w:vAlign w:val="bottom"/>
          </w:tcPr>
          <w:p w14:paraId="57FCDE55" w14:textId="77777777" w:rsidR="0091103B" w:rsidRPr="007B1A6F" w:rsidRDefault="0091103B" w:rsidP="006366FA">
            <w:pPr>
              <w:pStyle w:val="acctfourfigures"/>
              <w:tabs>
                <w:tab w:val="clear" w:pos="765"/>
                <w:tab w:val="decimal" w:pos="1064"/>
              </w:tabs>
              <w:spacing w:line="240" w:lineRule="atLeast"/>
              <w:ind w:right="11"/>
              <w:rPr>
                <w:rFonts w:cs="Times New Roman"/>
                <w:szCs w:val="22"/>
              </w:rPr>
            </w:pPr>
          </w:p>
        </w:tc>
        <w:tc>
          <w:tcPr>
            <w:tcW w:w="178" w:type="dxa"/>
            <w:vAlign w:val="bottom"/>
          </w:tcPr>
          <w:p w14:paraId="1AEA3886" w14:textId="77777777" w:rsidR="0091103B" w:rsidRPr="007B1A6F" w:rsidRDefault="0091103B" w:rsidP="006366FA">
            <w:pPr>
              <w:pStyle w:val="acctfourfigures"/>
              <w:tabs>
                <w:tab w:val="clear" w:pos="765"/>
                <w:tab w:val="decimal" w:pos="1064"/>
              </w:tabs>
              <w:spacing w:line="240" w:lineRule="atLeast"/>
              <w:rPr>
                <w:rFonts w:cs="Times New Roman"/>
                <w:szCs w:val="22"/>
              </w:rPr>
            </w:pPr>
          </w:p>
        </w:tc>
        <w:tc>
          <w:tcPr>
            <w:tcW w:w="1379" w:type="dxa"/>
            <w:vAlign w:val="bottom"/>
          </w:tcPr>
          <w:p w14:paraId="268737C2" w14:textId="77777777" w:rsidR="0091103B" w:rsidRPr="007B1A6F" w:rsidRDefault="0091103B" w:rsidP="006366FA">
            <w:pPr>
              <w:pStyle w:val="acctfourfigures"/>
              <w:tabs>
                <w:tab w:val="clear" w:pos="765"/>
                <w:tab w:val="decimal" w:pos="1092"/>
              </w:tabs>
              <w:spacing w:line="240" w:lineRule="atLeast"/>
              <w:ind w:right="-88"/>
              <w:rPr>
                <w:rFonts w:cs="Times New Roman"/>
                <w:szCs w:val="22"/>
                <w:cs/>
                <w:lang w:bidi="th-TH"/>
              </w:rPr>
            </w:pPr>
          </w:p>
        </w:tc>
        <w:tc>
          <w:tcPr>
            <w:tcW w:w="180" w:type="dxa"/>
            <w:vAlign w:val="bottom"/>
          </w:tcPr>
          <w:p w14:paraId="2C72E778" w14:textId="77777777" w:rsidR="0091103B" w:rsidRPr="007B1A6F" w:rsidRDefault="0091103B" w:rsidP="006366FA">
            <w:pPr>
              <w:pStyle w:val="acctfourfigures"/>
              <w:tabs>
                <w:tab w:val="clear" w:pos="765"/>
                <w:tab w:val="decimal" w:pos="1064"/>
              </w:tabs>
              <w:spacing w:line="240" w:lineRule="atLeast"/>
              <w:rPr>
                <w:rFonts w:cs="Times New Roman"/>
                <w:szCs w:val="22"/>
              </w:rPr>
            </w:pPr>
          </w:p>
        </w:tc>
        <w:tc>
          <w:tcPr>
            <w:tcW w:w="1382" w:type="dxa"/>
            <w:vAlign w:val="bottom"/>
          </w:tcPr>
          <w:p w14:paraId="4F269FD7" w14:textId="77777777" w:rsidR="0091103B" w:rsidRPr="007B1A6F" w:rsidRDefault="0091103B" w:rsidP="006366FA">
            <w:pPr>
              <w:pStyle w:val="acctfourfigures"/>
              <w:tabs>
                <w:tab w:val="clear" w:pos="765"/>
                <w:tab w:val="decimal" w:pos="1064"/>
              </w:tabs>
              <w:spacing w:line="240" w:lineRule="atLeast"/>
              <w:ind w:right="11"/>
              <w:rPr>
                <w:rFonts w:cs="Times New Roman"/>
                <w:szCs w:val="22"/>
              </w:rPr>
            </w:pPr>
          </w:p>
        </w:tc>
        <w:tc>
          <w:tcPr>
            <w:tcW w:w="178" w:type="dxa"/>
            <w:vAlign w:val="bottom"/>
          </w:tcPr>
          <w:p w14:paraId="17CECC41" w14:textId="77777777" w:rsidR="0091103B" w:rsidRPr="007B1A6F" w:rsidRDefault="0091103B" w:rsidP="006366FA">
            <w:pPr>
              <w:pStyle w:val="acctfourfigures"/>
              <w:tabs>
                <w:tab w:val="clear" w:pos="765"/>
                <w:tab w:val="decimal" w:pos="1064"/>
              </w:tabs>
              <w:spacing w:line="240" w:lineRule="atLeast"/>
              <w:rPr>
                <w:rFonts w:cs="Times New Roman"/>
                <w:szCs w:val="22"/>
              </w:rPr>
            </w:pPr>
          </w:p>
        </w:tc>
        <w:tc>
          <w:tcPr>
            <w:tcW w:w="1338" w:type="dxa"/>
            <w:vAlign w:val="bottom"/>
          </w:tcPr>
          <w:p w14:paraId="737EA896" w14:textId="77777777" w:rsidR="0091103B" w:rsidRPr="007B1A6F" w:rsidRDefault="0091103B" w:rsidP="006366FA">
            <w:pPr>
              <w:pStyle w:val="acctfourfigures"/>
              <w:tabs>
                <w:tab w:val="clear" w:pos="765"/>
                <w:tab w:val="decimal" w:pos="1064"/>
              </w:tabs>
              <w:spacing w:line="240" w:lineRule="atLeast"/>
              <w:ind w:right="11"/>
              <w:rPr>
                <w:rFonts w:cs="Times New Roman"/>
                <w:szCs w:val="22"/>
              </w:rPr>
            </w:pPr>
          </w:p>
        </w:tc>
      </w:tr>
      <w:tr w:rsidR="0091103B" w:rsidRPr="00880EEB" w14:paraId="5D1C5D31" w14:textId="77777777" w:rsidTr="006366FA">
        <w:tc>
          <w:tcPr>
            <w:tcW w:w="3161" w:type="dxa"/>
            <w:vAlign w:val="bottom"/>
          </w:tcPr>
          <w:p w14:paraId="40761CE2" w14:textId="77777777" w:rsidR="0091103B" w:rsidRPr="00880EEB" w:rsidRDefault="0091103B" w:rsidP="006366FA">
            <w:pPr>
              <w:spacing w:line="240" w:lineRule="atLeast"/>
              <w:ind w:left="-70" w:right="-126"/>
              <w:rPr>
                <w:rFonts w:cs="Times New Roman"/>
                <w:b/>
                <w:bCs/>
                <w:i/>
                <w:iCs/>
                <w:szCs w:val="22"/>
              </w:rPr>
            </w:pPr>
            <w:r w:rsidRPr="00880EEB">
              <w:rPr>
                <w:rFonts w:cs="Times New Roman"/>
                <w:b/>
                <w:bCs/>
                <w:i/>
                <w:iCs/>
                <w:szCs w:val="22"/>
              </w:rPr>
              <w:t>Net book value</w:t>
            </w:r>
          </w:p>
        </w:tc>
        <w:tc>
          <w:tcPr>
            <w:tcW w:w="1323" w:type="dxa"/>
            <w:vAlign w:val="bottom"/>
          </w:tcPr>
          <w:p w14:paraId="0E3ECF57" w14:textId="77777777" w:rsidR="0091103B" w:rsidRPr="007B1A6F" w:rsidRDefault="0091103B" w:rsidP="006366FA">
            <w:pPr>
              <w:pStyle w:val="acctfourfigures"/>
              <w:tabs>
                <w:tab w:val="clear" w:pos="765"/>
                <w:tab w:val="decimal" w:pos="1064"/>
              </w:tabs>
              <w:spacing w:line="240" w:lineRule="atLeast"/>
              <w:ind w:right="11"/>
              <w:rPr>
                <w:rFonts w:cs="Times New Roman"/>
                <w:szCs w:val="22"/>
              </w:rPr>
            </w:pPr>
          </w:p>
        </w:tc>
        <w:tc>
          <w:tcPr>
            <w:tcW w:w="178" w:type="dxa"/>
            <w:vAlign w:val="bottom"/>
          </w:tcPr>
          <w:p w14:paraId="1AA4E9CA" w14:textId="77777777" w:rsidR="0091103B" w:rsidRPr="007B1A6F" w:rsidRDefault="0091103B" w:rsidP="006366FA">
            <w:pPr>
              <w:pStyle w:val="acctfourfigures"/>
              <w:tabs>
                <w:tab w:val="clear" w:pos="765"/>
                <w:tab w:val="decimal" w:pos="1064"/>
              </w:tabs>
              <w:spacing w:line="240" w:lineRule="atLeast"/>
              <w:rPr>
                <w:rFonts w:cs="Times New Roman"/>
                <w:szCs w:val="22"/>
              </w:rPr>
            </w:pPr>
          </w:p>
        </w:tc>
        <w:tc>
          <w:tcPr>
            <w:tcW w:w="1379" w:type="dxa"/>
            <w:vAlign w:val="bottom"/>
          </w:tcPr>
          <w:p w14:paraId="43A9B22A" w14:textId="77777777" w:rsidR="0091103B" w:rsidRPr="007B1A6F" w:rsidRDefault="0091103B" w:rsidP="006366FA">
            <w:pPr>
              <w:pStyle w:val="acctfourfigures"/>
              <w:tabs>
                <w:tab w:val="clear" w:pos="765"/>
                <w:tab w:val="decimal" w:pos="1092"/>
              </w:tabs>
              <w:spacing w:line="240" w:lineRule="atLeast"/>
              <w:ind w:right="-88"/>
              <w:rPr>
                <w:rFonts w:cs="Times New Roman"/>
                <w:szCs w:val="22"/>
                <w:cs/>
                <w:lang w:bidi="th-TH"/>
              </w:rPr>
            </w:pPr>
          </w:p>
        </w:tc>
        <w:tc>
          <w:tcPr>
            <w:tcW w:w="180" w:type="dxa"/>
            <w:vAlign w:val="bottom"/>
          </w:tcPr>
          <w:p w14:paraId="6024CF8B" w14:textId="77777777" w:rsidR="0091103B" w:rsidRPr="007B1A6F" w:rsidRDefault="0091103B" w:rsidP="006366FA">
            <w:pPr>
              <w:pStyle w:val="acctfourfigures"/>
              <w:tabs>
                <w:tab w:val="clear" w:pos="765"/>
                <w:tab w:val="decimal" w:pos="1064"/>
              </w:tabs>
              <w:spacing w:line="240" w:lineRule="atLeast"/>
              <w:rPr>
                <w:rFonts w:cs="Times New Roman"/>
                <w:szCs w:val="22"/>
              </w:rPr>
            </w:pPr>
          </w:p>
        </w:tc>
        <w:tc>
          <w:tcPr>
            <w:tcW w:w="1382" w:type="dxa"/>
            <w:vAlign w:val="bottom"/>
          </w:tcPr>
          <w:p w14:paraId="7F3B02F9" w14:textId="77777777" w:rsidR="0091103B" w:rsidRPr="007B1A6F" w:rsidRDefault="0091103B" w:rsidP="006366FA">
            <w:pPr>
              <w:pStyle w:val="acctfourfigures"/>
              <w:tabs>
                <w:tab w:val="clear" w:pos="765"/>
                <w:tab w:val="decimal" w:pos="1064"/>
              </w:tabs>
              <w:spacing w:line="240" w:lineRule="atLeast"/>
              <w:ind w:right="11"/>
              <w:rPr>
                <w:rFonts w:cs="Times New Roman"/>
                <w:szCs w:val="22"/>
              </w:rPr>
            </w:pPr>
          </w:p>
        </w:tc>
        <w:tc>
          <w:tcPr>
            <w:tcW w:w="178" w:type="dxa"/>
            <w:vAlign w:val="bottom"/>
          </w:tcPr>
          <w:p w14:paraId="15EE17DA" w14:textId="77777777" w:rsidR="0091103B" w:rsidRPr="007B1A6F" w:rsidRDefault="0091103B" w:rsidP="006366FA">
            <w:pPr>
              <w:pStyle w:val="acctfourfigures"/>
              <w:tabs>
                <w:tab w:val="clear" w:pos="765"/>
                <w:tab w:val="decimal" w:pos="1064"/>
              </w:tabs>
              <w:spacing w:line="240" w:lineRule="atLeast"/>
              <w:rPr>
                <w:rFonts w:cs="Times New Roman"/>
                <w:szCs w:val="22"/>
              </w:rPr>
            </w:pPr>
          </w:p>
        </w:tc>
        <w:tc>
          <w:tcPr>
            <w:tcW w:w="1338" w:type="dxa"/>
            <w:vAlign w:val="bottom"/>
          </w:tcPr>
          <w:p w14:paraId="6A15B061" w14:textId="77777777" w:rsidR="0091103B" w:rsidRPr="007B1A6F" w:rsidRDefault="0091103B" w:rsidP="006366FA">
            <w:pPr>
              <w:pStyle w:val="acctfourfigures"/>
              <w:tabs>
                <w:tab w:val="clear" w:pos="765"/>
                <w:tab w:val="decimal" w:pos="1064"/>
              </w:tabs>
              <w:spacing w:line="240" w:lineRule="atLeast"/>
              <w:ind w:right="11"/>
              <w:rPr>
                <w:rFonts w:cs="Times New Roman"/>
                <w:szCs w:val="22"/>
              </w:rPr>
            </w:pPr>
          </w:p>
        </w:tc>
      </w:tr>
      <w:tr w:rsidR="0091103B" w:rsidRPr="00880EEB" w14:paraId="57214967" w14:textId="77777777" w:rsidTr="006366FA">
        <w:tc>
          <w:tcPr>
            <w:tcW w:w="3161" w:type="dxa"/>
            <w:vAlign w:val="bottom"/>
          </w:tcPr>
          <w:p w14:paraId="472FCCA4" w14:textId="6EEBB4C4" w:rsidR="0091103B" w:rsidRPr="00880EEB" w:rsidRDefault="0091103B" w:rsidP="006366FA">
            <w:pPr>
              <w:spacing w:line="240" w:lineRule="atLeast"/>
              <w:ind w:left="-70" w:right="-126"/>
              <w:rPr>
                <w:rFonts w:cs="Times New Roman"/>
                <w:b/>
                <w:bCs/>
                <w:szCs w:val="22"/>
              </w:rPr>
            </w:pPr>
            <w:r w:rsidRPr="00880EEB">
              <w:rPr>
                <w:rFonts w:cs="Times New Roman"/>
                <w:b/>
                <w:bCs/>
                <w:szCs w:val="22"/>
              </w:rPr>
              <w:t>At 31 December 202</w:t>
            </w:r>
            <w:r>
              <w:rPr>
                <w:rFonts w:cs="Times New Roman"/>
                <w:b/>
                <w:bCs/>
                <w:szCs w:val="22"/>
              </w:rPr>
              <w:t>4</w:t>
            </w:r>
          </w:p>
        </w:tc>
        <w:tc>
          <w:tcPr>
            <w:tcW w:w="1323" w:type="dxa"/>
            <w:tcBorders>
              <w:bottom w:val="double" w:sz="4" w:space="0" w:color="auto"/>
            </w:tcBorders>
            <w:vAlign w:val="bottom"/>
          </w:tcPr>
          <w:p w14:paraId="0FCA9D0D" w14:textId="3976BF35" w:rsidR="0091103B" w:rsidRPr="007B1A6F" w:rsidRDefault="0091103B" w:rsidP="006366FA">
            <w:pPr>
              <w:pStyle w:val="acctfourfigures"/>
              <w:tabs>
                <w:tab w:val="clear" w:pos="765"/>
                <w:tab w:val="decimal" w:pos="1066"/>
              </w:tabs>
              <w:spacing w:line="240" w:lineRule="atLeast"/>
              <w:ind w:right="11"/>
              <w:rPr>
                <w:rFonts w:cs="Times New Roman"/>
                <w:b/>
                <w:bCs/>
                <w:szCs w:val="22"/>
              </w:rPr>
            </w:pPr>
            <w:r w:rsidRPr="000637C7">
              <w:rPr>
                <w:rFonts w:cs="Times New Roman"/>
                <w:b/>
                <w:bCs/>
                <w:szCs w:val="22"/>
                <w:lang w:bidi="th-TH"/>
              </w:rPr>
              <w:t>147,333</w:t>
            </w:r>
          </w:p>
        </w:tc>
        <w:tc>
          <w:tcPr>
            <w:tcW w:w="178" w:type="dxa"/>
            <w:vAlign w:val="bottom"/>
          </w:tcPr>
          <w:p w14:paraId="6AF7BDA8" w14:textId="77777777" w:rsidR="0091103B" w:rsidRPr="007B1A6F" w:rsidRDefault="0091103B" w:rsidP="006366FA">
            <w:pPr>
              <w:pStyle w:val="acctfourfigures"/>
              <w:tabs>
                <w:tab w:val="clear" w:pos="765"/>
                <w:tab w:val="decimal" w:pos="1066"/>
              </w:tabs>
              <w:spacing w:line="240" w:lineRule="atLeast"/>
              <w:rPr>
                <w:rFonts w:cs="Times New Roman"/>
                <w:b/>
                <w:bCs/>
                <w:szCs w:val="22"/>
              </w:rPr>
            </w:pPr>
          </w:p>
        </w:tc>
        <w:tc>
          <w:tcPr>
            <w:tcW w:w="1379" w:type="dxa"/>
            <w:tcBorders>
              <w:bottom w:val="double" w:sz="4" w:space="0" w:color="auto"/>
            </w:tcBorders>
            <w:vAlign w:val="bottom"/>
          </w:tcPr>
          <w:p w14:paraId="3D33D03D" w14:textId="5315F3D8" w:rsidR="0091103B" w:rsidRPr="007B1A6F" w:rsidRDefault="0091103B" w:rsidP="006366FA">
            <w:pPr>
              <w:pStyle w:val="acctfourfigures"/>
              <w:tabs>
                <w:tab w:val="clear" w:pos="765"/>
                <w:tab w:val="decimal" w:pos="1092"/>
              </w:tabs>
              <w:spacing w:line="240" w:lineRule="atLeast"/>
              <w:ind w:right="-88"/>
              <w:rPr>
                <w:rFonts w:cs="Times New Roman"/>
                <w:b/>
                <w:bCs/>
                <w:szCs w:val="22"/>
                <w:cs/>
                <w:lang w:bidi="th-TH"/>
              </w:rPr>
            </w:pPr>
            <w:r w:rsidRPr="000637C7">
              <w:rPr>
                <w:rFonts w:cs="Times New Roman"/>
                <w:b/>
                <w:bCs/>
                <w:szCs w:val="22"/>
                <w:lang w:bidi="th-TH"/>
              </w:rPr>
              <w:t>32,621</w:t>
            </w:r>
          </w:p>
        </w:tc>
        <w:tc>
          <w:tcPr>
            <w:tcW w:w="180" w:type="dxa"/>
            <w:vAlign w:val="bottom"/>
          </w:tcPr>
          <w:p w14:paraId="07C897E5" w14:textId="77777777" w:rsidR="0091103B" w:rsidRPr="007B1A6F" w:rsidRDefault="0091103B" w:rsidP="006366FA">
            <w:pPr>
              <w:pStyle w:val="acctfourfigures"/>
              <w:tabs>
                <w:tab w:val="clear" w:pos="765"/>
                <w:tab w:val="decimal" w:pos="1066"/>
              </w:tabs>
              <w:spacing w:line="240" w:lineRule="atLeast"/>
              <w:rPr>
                <w:rFonts w:cs="Times New Roman"/>
                <w:b/>
                <w:bCs/>
                <w:szCs w:val="22"/>
              </w:rPr>
            </w:pPr>
          </w:p>
        </w:tc>
        <w:tc>
          <w:tcPr>
            <w:tcW w:w="1382" w:type="dxa"/>
            <w:tcBorders>
              <w:bottom w:val="double" w:sz="4" w:space="0" w:color="auto"/>
            </w:tcBorders>
            <w:vAlign w:val="bottom"/>
          </w:tcPr>
          <w:p w14:paraId="3577D69A" w14:textId="71BD45BC" w:rsidR="0091103B" w:rsidRPr="007B1A6F" w:rsidRDefault="0091103B" w:rsidP="006366FA">
            <w:pPr>
              <w:pStyle w:val="acctfourfigures"/>
              <w:tabs>
                <w:tab w:val="clear" w:pos="765"/>
                <w:tab w:val="decimal" w:pos="1066"/>
              </w:tabs>
              <w:spacing w:line="240" w:lineRule="atLeast"/>
              <w:ind w:right="11"/>
              <w:rPr>
                <w:rFonts w:cs="Times New Roman"/>
                <w:b/>
                <w:bCs/>
                <w:szCs w:val="22"/>
              </w:rPr>
            </w:pPr>
            <w:r w:rsidRPr="000637C7">
              <w:rPr>
                <w:rFonts w:cs="Times New Roman"/>
                <w:b/>
                <w:bCs/>
                <w:szCs w:val="22"/>
                <w:cs/>
                <w:lang w:bidi="th-TH"/>
              </w:rPr>
              <w:t>74</w:t>
            </w:r>
            <w:r w:rsidRPr="000637C7">
              <w:rPr>
                <w:rFonts w:cs="Times New Roman"/>
                <w:b/>
                <w:bCs/>
                <w:szCs w:val="22"/>
              </w:rPr>
              <w:t>,</w:t>
            </w:r>
            <w:r w:rsidRPr="000637C7">
              <w:rPr>
                <w:rFonts w:cs="Times New Roman"/>
                <w:b/>
                <w:bCs/>
                <w:szCs w:val="22"/>
                <w:cs/>
                <w:lang w:bidi="th-TH"/>
              </w:rPr>
              <w:t>448</w:t>
            </w:r>
          </w:p>
        </w:tc>
        <w:tc>
          <w:tcPr>
            <w:tcW w:w="178" w:type="dxa"/>
            <w:vAlign w:val="bottom"/>
          </w:tcPr>
          <w:p w14:paraId="5170A471" w14:textId="77777777" w:rsidR="0091103B" w:rsidRPr="007B1A6F" w:rsidRDefault="0091103B" w:rsidP="006366FA">
            <w:pPr>
              <w:pStyle w:val="acctfourfigures"/>
              <w:tabs>
                <w:tab w:val="clear" w:pos="765"/>
                <w:tab w:val="decimal" w:pos="1066"/>
              </w:tabs>
              <w:spacing w:line="240" w:lineRule="atLeast"/>
              <w:rPr>
                <w:rFonts w:cs="Times New Roman"/>
                <w:b/>
                <w:bCs/>
                <w:szCs w:val="22"/>
              </w:rPr>
            </w:pPr>
          </w:p>
        </w:tc>
        <w:tc>
          <w:tcPr>
            <w:tcW w:w="1338" w:type="dxa"/>
            <w:tcBorders>
              <w:bottom w:val="double" w:sz="4" w:space="0" w:color="auto"/>
            </w:tcBorders>
            <w:vAlign w:val="bottom"/>
          </w:tcPr>
          <w:p w14:paraId="69615C5D" w14:textId="18999B27" w:rsidR="0091103B" w:rsidRPr="007B1A6F" w:rsidRDefault="0091103B" w:rsidP="006366FA">
            <w:pPr>
              <w:pStyle w:val="acctfourfigures"/>
              <w:tabs>
                <w:tab w:val="clear" w:pos="765"/>
                <w:tab w:val="decimal" w:pos="1066"/>
              </w:tabs>
              <w:spacing w:line="240" w:lineRule="atLeast"/>
              <w:ind w:right="11"/>
              <w:rPr>
                <w:rFonts w:cs="Times New Roman"/>
                <w:b/>
                <w:bCs/>
                <w:szCs w:val="22"/>
              </w:rPr>
            </w:pPr>
            <w:r w:rsidRPr="000637C7">
              <w:rPr>
                <w:rFonts w:cs="Times New Roman"/>
                <w:b/>
                <w:bCs/>
                <w:szCs w:val="22"/>
                <w:lang w:bidi="th-TH"/>
              </w:rPr>
              <w:t>254,402</w:t>
            </w:r>
          </w:p>
        </w:tc>
      </w:tr>
      <w:tr w:rsidR="003C2963" w:rsidRPr="00880EEB" w14:paraId="1855C175" w14:textId="77777777" w:rsidTr="00AA6956">
        <w:tc>
          <w:tcPr>
            <w:tcW w:w="3161" w:type="dxa"/>
            <w:vAlign w:val="bottom"/>
          </w:tcPr>
          <w:p w14:paraId="3309EAA8" w14:textId="0EDC243E" w:rsidR="003C2963" w:rsidRPr="00880EEB" w:rsidRDefault="003C2963" w:rsidP="003C2963">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 xml:space="preserve">30 June </w:t>
            </w:r>
            <w:r w:rsidRPr="00880EEB">
              <w:rPr>
                <w:rFonts w:cs="Times New Roman"/>
                <w:b/>
                <w:bCs/>
                <w:szCs w:val="22"/>
              </w:rPr>
              <w:t>202</w:t>
            </w:r>
            <w:r>
              <w:rPr>
                <w:rFonts w:cs="Times New Roman"/>
                <w:b/>
                <w:bCs/>
                <w:szCs w:val="22"/>
              </w:rPr>
              <w:t>5</w:t>
            </w:r>
          </w:p>
        </w:tc>
        <w:tc>
          <w:tcPr>
            <w:tcW w:w="1323" w:type="dxa"/>
            <w:tcBorders>
              <w:top w:val="double" w:sz="4" w:space="0" w:color="auto"/>
              <w:bottom w:val="double" w:sz="4" w:space="0" w:color="auto"/>
            </w:tcBorders>
          </w:tcPr>
          <w:p w14:paraId="1E7BFAA3" w14:textId="76425E3A" w:rsidR="003C2963" w:rsidRPr="003C2963" w:rsidRDefault="003C2963" w:rsidP="003C2963">
            <w:pPr>
              <w:pStyle w:val="acctfourfigures"/>
              <w:tabs>
                <w:tab w:val="clear" w:pos="765"/>
                <w:tab w:val="decimal" w:pos="1066"/>
              </w:tabs>
              <w:spacing w:line="240" w:lineRule="atLeast"/>
              <w:ind w:right="11"/>
              <w:rPr>
                <w:rFonts w:cs="Times New Roman"/>
                <w:b/>
                <w:bCs/>
                <w:szCs w:val="22"/>
                <w:lang w:bidi="th-TH"/>
              </w:rPr>
            </w:pPr>
            <w:r w:rsidRPr="00AA6956">
              <w:rPr>
                <w:b/>
                <w:bCs/>
              </w:rPr>
              <w:t>139,083</w:t>
            </w:r>
          </w:p>
        </w:tc>
        <w:tc>
          <w:tcPr>
            <w:tcW w:w="178" w:type="dxa"/>
          </w:tcPr>
          <w:p w14:paraId="154AFD42" w14:textId="77777777" w:rsidR="003C2963" w:rsidRPr="003C2963" w:rsidRDefault="003C2963" w:rsidP="003C2963">
            <w:pPr>
              <w:pStyle w:val="acctfourfigures"/>
              <w:tabs>
                <w:tab w:val="clear" w:pos="765"/>
                <w:tab w:val="decimal" w:pos="1066"/>
              </w:tabs>
              <w:spacing w:line="240" w:lineRule="atLeast"/>
              <w:rPr>
                <w:rFonts w:cs="Times New Roman"/>
                <w:b/>
                <w:bCs/>
                <w:szCs w:val="22"/>
                <w:lang w:bidi="th-TH"/>
              </w:rPr>
            </w:pPr>
          </w:p>
        </w:tc>
        <w:tc>
          <w:tcPr>
            <w:tcW w:w="1379" w:type="dxa"/>
            <w:tcBorders>
              <w:top w:val="double" w:sz="4" w:space="0" w:color="auto"/>
              <w:bottom w:val="double" w:sz="4" w:space="0" w:color="auto"/>
            </w:tcBorders>
          </w:tcPr>
          <w:p w14:paraId="78E28FBC" w14:textId="6B25CE47" w:rsidR="003C2963" w:rsidRPr="003C2963" w:rsidRDefault="003C2963" w:rsidP="003C2963">
            <w:pPr>
              <w:pStyle w:val="acctfourfigures"/>
              <w:tabs>
                <w:tab w:val="clear" w:pos="765"/>
                <w:tab w:val="decimal" w:pos="1092"/>
              </w:tabs>
              <w:spacing w:line="240" w:lineRule="atLeast"/>
              <w:ind w:right="-88"/>
              <w:rPr>
                <w:rFonts w:cs="Times New Roman"/>
                <w:b/>
                <w:bCs/>
                <w:szCs w:val="22"/>
                <w:cs/>
                <w:lang w:bidi="th-TH"/>
              </w:rPr>
            </w:pPr>
            <w:r w:rsidRPr="00AA6956">
              <w:rPr>
                <w:b/>
                <w:bCs/>
              </w:rPr>
              <w:t>32,621</w:t>
            </w:r>
          </w:p>
        </w:tc>
        <w:tc>
          <w:tcPr>
            <w:tcW w:w="180" w:type="dxa"/>
          </w:tcPr>
          <w:p w14:paraId="26B1196F" w14:textId="77777777" w:rsidR="003C2963" w:rsidRPr="003C2963" w:rsidRDefault="003C2963" w:rsidP="003C2963">
            <w:pPr>
              <w:pStyle w:val="acctfourfigures"/>
              <w:tabs>
                <w:tab w:val="clear" w:pos="765"/>
                <w:tab w:val="decimal" w:pos="1066"/>
              </w:tabs>
              <w:spacing w:line="240" w:lineRule="atLeast"/>
              <w:rPr>
                <w:rFonts w:cs="Times New Roman"/>
                <w:b/>
                <w:bCs/>
                <w:szCs w:val="22"/>
                <w:lang w:bidi="th-TH"/>
              </w:rPr>
            </w:pPr>
          </w:p>
        </w:tc>
        <w:tc>
          <w:tcPr>
            <w:tcW w:w="1382" w:type="dxa"/>
            <w:tcBorders>
              <w:top w:val="double" w:sz="4" w:space="0" w:color="auto"/>
              <w:bottom w:val="double" w:sz="4" w:space="0" w:color="auto"/>
            </w:tcBorders>
          </w:tcPr>
          <w:p w14:paraId="73296DCB" w14:textId="246779B3" w:rsidR="003C2963" w:rsidRPr="003C2963" w:rsidRDefault="003C2963" w:rsidP="003C2963">
            <w:pPr>
              <w:pStyle w:val="acctfourfigures"/>
              <w:tabs>
                <w:tab w:val="clear" w:pos="765"/>
                <w:tab w:val="decimal" w:pos="1066"/>
              </w:tabs>
              <w:spacing w:line="240" w:lineRule="atLeast"/>
              <w:ind w:right="11"/>
              <w:rPr>
                <w:rFonts w:cs="Times New Roman"/>
                <w:b/>
                <w:bCs/>
                <w:szCs w:val="22"/>
                <w:lang w:bidi="th-TH"/>
              </w:rPr>
            </w:pPr>
            <w:r w:rsidRPr="00AA6956">
              <w:rPr>
                <w:b/>
                <w:bCs/>
              </w:rPr>
              <w:t>96,186</w:t>
            </w:r>
          </w:p>
        </w:tc>
        <w:tc>
          <w:tcPr>
            <w:tcW w:w="178" w:type="dxa"/>
          </w:tcPr>
          <w:p w14:paraId="176606F9" w14:textId="77777777" w:rsidR="003C2963" w:rsidRPr="003C2963" w:rsidRDefault="003C2963" w:rsidP="003C2963">
            <w:pPr>
              <w:pStyle w:val="acctfourfigures"/>
              <w:tabs>
                <w:tab w:val="clear" w:pos="765"/>
                <w:tab w:val="decimal" w:pos="1066"/>
              </w:tabs>
              <w:spacing w:line="240" w:lineRule="atLeast"/>
              <w:rPr>
                <w:rFonts w:cs="Times New Roman"/>
                <w:b/>
                <w:bCs/>
                <w:szCs w:val="22"/>
                <w:lang w:bidi="th-TH"/>
              </w:rPr>
            </w:pPr>
          </w:p>
        </w:tc>
        <w:tc>
          <w:tcPr>
            <w:tcW w:w="1338" w:type="dxa"/>
            <w:tcBorders>
              <w:top w:val="double" w:sz="4" w:space="0" w:color="auto"/>
              <w:bottom w:val="double" w:sz="4" w:space="0" w:color="auto"/>
            </w:tcBorders>
          </w:tcPr>
          <w:p w14:paraId="40264C9C" w14:textId="30B47DE7" w:rsidR="003C2963" w:rsidRPr="003C2963" w:rsidRDefault="003C2963" w:rsidP="003C2963">
            <w:pPr>
              <w:pStyle w:val="acctfourfigures"/>
              <w:tabs>
                <w:tab w:val="clear" w:pos="765"/>
                <w:tab w:val="decimal" w:pos="1066"/>
              </w:tabs>
              <w:spacing w:line="240" w:lineRule="atLeast"/>
              <w:ind w:right="11"/>
              <w:rPr>
                <w:rFonts w:cs="Times New Roman"/>
                <w:b/>
                <w:bCs/>
                <w:szCs w:val="22"/>
                <w:lang w:bidi="th-TH"/>
              </w:rPr>
            </w:pPr>
            <w:r w:rsidRPr="00AA6956">
              <w:rPr>
                <w:b/>
                <w:bCs/>
              </w:rPr>
              <w:t>267,890</w:t>
            </w:r>
          </w:p>
        </w:tc>
      </w:tr>
    </w:tbl>
    <w:p w14:paraId="7D52450C" w14:textId="77777777" w:rsidR="00D607A1" w:rsidRPr="0012708E" w:rsidRDefault="00D607A1" w:rsidP="00360BC1">
      <w:pPr>
        <w:pStyle w:val="PlainText"/>
        <w:spacing w:line="280" w:lineRule="atLeast"/>
        <w:ind w:left="540" w:right="-28"/>
        <w:jc w:val="both"/>
        <w:rPr>
          <w:rFonts w:ascii="Times New Roman" w:hAnsi="Times New Roman" w:cs="Times New Roman"/>
          <w:sz w:val="22"/>
          <w:szCs w:val="22"/>
          <w:lang w:val="en-GB"/>
        </w:rPr>
      </w:pPr>
    </w:p>
    <w:p w14:paraId="6D652080" w14:textId="77777777" w:rsidR="00C31A7B" w:rsidRDefault="00C31A7B">
      <w:pPr>
        <w:rPr>
          <w:rFonts w:cs="Times New Roman"/>
          <w:b/>
          <w:sz w:val="24"/>
        </w:rPr>
      </w:pPr>
      <w:r>
        <w:rPr>
          <w:rFonts w:cs="Times New Roman"/>
          <w:i/>
        </w:rPr>
        <w:br w:type="page"/>
      </w:r>
    </w:p>
    <w:p w14:paraId="3C9EEE4D" w14:textId="33520A62" w:rsidR="00ED2EFD" w:rsidRPr="0012708E" w:rsidRDefault="3CEE992D" w:rsidP="0C1F1E22">
      <w:pPr>
        <w:pStyle w:val="Heading1"/>
        <w:numPr>
          <w:ilvl w:val="0"/>
          <w:numId w:val="0"/>
        </w:numPr>
        <w:spacing w:before="0" w:after="0" w:line="240" w:lineRule="atLeast"/>
        <w:ind w:left="540" w:hanging="540"/>
        <w:rPr>
          <w:rFonts w:cs="Times New Roman"/>
          <w:i w:val="0"/>
        </w:rPr>
      </w:pPr>
      <w:r w:rsidRPr="00625070">
        <w:rPr>
          <w:rFonts w:cs="Times New Roman"/>
          <w:i w:val="0"/>
        </w:rPr>
        <w:t>1</w:t>
      </w:r>
      <w:r w:rsidR="007054F1" w:rsidRPr="00625070">
        <w:rPr>
          <w:rFonts w:cs="Times New Roman"/>
          <w:i w:val="0"/>
        </w:rPr>
        <w:t>7</w:t>
      </w:r>
      <w:r w:rsidR="00E037EB" w:rsidRPr="00625070">
        <w:rPr>
          <w:rFonts w:cs="Times New Roman"/>
        </w:rPr>
        <w:tab/>
      </w:r>
      <w:r w:rsidR="3B193156" w:rsidRPr="00625070">
        <w:rPr>
          <w:rFonts w:cs="Times New Roman"/>
          <w:i w:val="0"/>
        </w:rPr>
        <w:t xml:space="preserve">Deferred tax </w:t>
      </w:r>
      <w:r w:rsidR="58A5F27A" w:rsidRPr="00625070">
        <w:rPr>
          <w:rFonts w:cs="Times New Roman"/>
          <w:i w:val="0"/>
        </w:rPr>
        <w:t>assets</w:t>
      </w:r>
      <w:r w:rsidR="005073A4" w:rsidRPr="00625070">
        <w:rPr>
          <w:rFonts w:cs="Times New Roman"/>
          <w:i w:val="0"/>
        </w:rPr>
        <w:t>, net</w:t>
      </w:r>
    </w:p>
    <w:p w14:paraId="175CA0DA" w14:textId="77777777" w:rsidR="00B138A3" w:rsidRPr="006456CE" w:rsidRDefault="00B138A3" w:rsidP="00B138A3">
      <w:pPr>
        <w:pStyle w:val="index"/>
        <w:spacing w:after="0" w:line="240" w:lineRule="atLeast"/>
        <w:ind w:left="567"/>
        <w:jc w:val="both"/>
        <w:rPr>
          <w:rFonts w:cs="Times New Roman"/>
          <w:szCs w:val="22"/>
          <w:lang w:val="en-GB"/>
        </w:rPr>
      </w:pPr>
    </w:p>
    <w:tbl>
      <w:tblPr>
        <w:tblW w:w="9107" w:type="dxa"/>
        <w:tblInd w:w="529" w:type="dxa"/>
        <w:tblLayout w:type="fixed"/>
        <w:tblCellMar>
          <w:left w:w="79" w:type="dxa"/>
          <w:right w:w="79" w:type="dxa"/>
        </w:tblCellMar>
        <w:tblLook w:val="04A0" w:firstRow="1" w:lastRow="0" w:firstColumn="1" w:lastColumn="0" w:noHBand="0" w:noVBand="1"/>
      </w:tblPr>
      <w:tblGrid>
        <w:gridCol w:w="3161"/>
        <w:gridCol w:w="1258"/>
        <w:gridCol w:w="179"/>
        <w:gridCol w:w="1353"/>
        <w:gridCol w:w="229"/>
        <w:gridCol w:w="1394"/>
        <w:gridCol w:w="181"/>
        <w:gridCol w:w="1352"/>
      </w:tblGrid>
      <w:tr w:rsidR="00B138A3" w:rsidRPr="006456CE" w14:paraId="3BF5B6F0" w14:textId="77777777" w:rsidTr="00FE304D">
        <w:trPr>
          <w:tblHeader/>
        </w:trPr>
        <w:tc>
          <w:tcPr>
            <w:tcW w:w="3161" w:type="dxa"/>
            <w:vAlign w:val="bottom"/>
          </w:tcPr>
          <w:p w14:paraId="57937F58" w14:textId="77777777" w:rsidR="00B138A3" w:rsidRPr="006456CE" w:rsidRDefault="00B138A3" w:rsidP="003023D6">
            <w:pPr>
              <w:spacing w:line="240" w:lineRule="exact"/>
              <w:ind w:right="-126"/>
              <w:rPr>
                <w:rFonts w:cs="Times New Roman"/>
                <w:b/>
                <w:bCs/>
                <w:i/>
                <w:iCs/>
                <w:szCs w:val="22"/>
              </w:rPr>
            </w:pPr>
          </w:p>
        </w:tc>
        <w:tc>
          <w:tcPr>
            <w:tcW w:w="5946" w:type="dxa"/>
            <w:gridSpan w:val="7"/>
            <w:vAlign w:val="bottom"/>
          </w:tcPr>
          <w:p w14:paraId="50893CFE"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b/>
                <w:bCs/>
                <w:szCs w:val="22"/>
              </w:rPr>
              <w:t>Consolidated</w:t>
            </w:r>
            <w:r w:rsidRPr="006456CE">
              <w:rPr>
                <w:rFonts w:cs="Times New Roman"/>
                <w:b/>
                <w:bCs/>
                <w:szCs w:val="22"/>
                <w:lang w:bidi="th-TH"/>
              </w:rPr>
              <w:t xml:space="preserve"> </w:t>
            </w:r>
          </w:p>
        </w:tc>
      </w:tr>
      <w:tr w:rsidR="00B138A3" w:rsidRPr="006456CE" w14:paraId="08C3CF25" w14:textId="77777777" w:rsidTr="00FE304D">
        <w:trPr>
          <w:tblHeader/>
        </w:trPr>
        <w:tc>
          <w:tcPr>
            <w:tcW w:w="3161" w:type="dxa"/>
            <w:vAlign w:val="bottom"/>
          </w:tcPr>
          <w:p w14:paraId="5C77E6C8" w14:textId="77777777" w:rsidR="00B138A3" w:rsidRPr="006456CE" w:rsidRDefault="00B138A3" w:rsidP="003023D6">
            <w:pPr>
              <w:spacing w:line="240" w:lineRule="exact"/>
              <w:ind w:right="-126"/>
              <w:rPr>
                <w:rFonts w:cs="Times New Roman"/>
                <w:b/>
                <w:bCs/>
                <w:i/>
                <w:iCs/>
                <w:szCs w:val="22"/>
              </w:rPr>
            </w:pPr>
          </w:p>
        </w:tc>
        <w:tc>
          <w:tcPr>
            <w:tcW w:w="1258" w:type="dxa"/>
            <w:vAlign w:val="bottom"/>
          </w:tcPr>
          <w:p w14:paraId="7EDD7F70" w14:textId="77777777" w:rsidR="00B138A3" w:rsidRPr="006456CE" w:rsidRDefault="00B138A3" w:rsidP="003023D6">
            <w:pPr>
              <w:pStyle w:val="acctfourfigures"/>
              <w:tabs>
                <w:tab w:val="clear" w:pos="765"/>
              </w:tabs>
              <w:spacing w:line="240" w:lineRule="exact"/>
              <w:ind w:right="11"/>
              <w:jc w:val="center"/>
              <w:rPr>
                <w:rFonts w:cs="Times New Roman"/>
                <w:szCs w:val="22"/>
              </w:rPr>
            </w:pPr>
          </w:p>
        </w:tc>
        <w:tc>
          <w:tcPr>
            <w:tcW w:w="179" w:type="dxa"/>
            <w:vAlign w:val="bottom"/>
          </w:tcPr>
          <w:p w14:paraId="126EE466"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2976" w:type="dxa"/>
            <w:gridSpan w:val="3"/>
            <w:tcBorders>
              <w:bottom w:val="single" w:sz="4" w:space="0" w:color="auto"/>
            </w:tcBorders>
            <w:vAlign w:val="bottom"/>
          </w:tcPr>
          <w:p w14:paraId="433CE882" w14:textId="7E70DEAC" w:rsidR="00B138A3" w:rsidRPr="006456CE" w:rsidRDefault="0008183D" w:rsidP="003023D6">
            <w:pPr>
              <w:pStyle w:val="acctfourfigures"/>
              <w:tabs>
                <w:tab w:val="clear" w:pos="765"/>
              </w:tabs>
              <w:spacing w:line="240" w:lineRule="exact"/>
              <w:jc w:val="center"/>
              <w:rPr>
                <w:rFonts w:cs="Times New Roman"/>
                <w:szCs w:val="22"/>
              </w:rPr>
            </w:pPr>
            <w:r>
              <w:rPr>
                <w:rFonts w:cs="Times New Roman"/>
                <w:szCs w:val="22"/>
              </w:rPr>
              <w:t>C</w:t>
            </w:r>
            <w:r w:rsidR="00044584" w:rsidRPr="006456CE">
              <w:rPr>
                <w:rFonts w:cs="Times New Roman"/>
                <w:szCs w:val="22"/>
              </w:rPr>
              <w:t>redited</w:t>
            </w:r>
            <w:r w:rsidR="00044584">
              <w:rPr>
                <w:rFonts w:cs="Times New Roman"/>
                <w:szCs w:val="22"/>
              </w:rPr>
              <w:t xml:space="preserve"> / </w:t>
            </w:r>
            <w:r w:rsidR="00B138A3" w:rsidRPr="006456CE">
              <w:rPr>
                <w:rFonts w:cs="Times New Roman"/>
                <w:szCs w:val="22"/>
              </w:rPr>
              <w:t>(</w:t>
            </w:r>
            <w:r>
              <w:rPr>
                <w:rFonts w:cs="Times New Roman"/>
                <w:szCs w:val="22"/>
              </w:rPr>
              <w:t>c</w:t>
            </w:r>
            <w:r w:rsidR="00B138A3" w:rsidRPr="006456CE">
              <w:rPr>
                <w:rFonts w:cs="Times New Roman"/>
                <w:szCs w:val="22"/>
              </w:rPr>
              <w:t>harged) to:</w:t>
            </w:r>
          </w:p>
        </w:tc>
        <w:tc>
          <w:tcPr>
            <w:tcW w:w="181" w:type="dxa"/>
            <w:vAlign w:val="bottom"/>
          </w:tcPr>
          <w:p w14:paraId="12B099B2"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2" w:type="dxa"/>
            <w:vAlign w:val="bottom"/>
          </w:tcPr>
          <w:p w14:paraId="1C050CAB" w14:textId="77777777" w:rsidR="00B138A3" w:rsidRPr="006456CE" w:rsidRDefault="00B138A3" w:rsidP="003023D6">
            <w:pPr>
              <w:pStyle w:val="acctfourfigures"/>
              <w:tabs>
                <w:tab w:val="clear" w:pos="765"/>
              </w:tabs>
              <w:spacing w:line="240" w:lineRule="exact"/>
              <w:ind w:right="11"/>
              <w:jc w:val="center"/>
              <w:rPr>
                <w:rFonts w:cs="Times New Roman"/>
                <w:szCs w:val="22"/>
              </w:rPr>
            </w:pPr>
          </w:p>
        </w:tc>
      </w:tr>
      <w:tr w:rsidR="00B138A3" w:rsidRPr="006456CE" w14:paraId="63EE838F" w14:textId="77777777" w:rsidTr="00FE304D">
        <w:trPr>
          <w:tblHeader/>
        </w:trPr>
        <w:tc>
          <w:tcPr>
            <w:tcW w:w="3161" w:type="dxa"/>
            <w:vAlign w:val="bottom"/>
          </w:tcPr>
          <w:p w14:paraId="5AEE7BCE" w14:textId="77777777" w:rsidR="00B138A3" w:rsidRPr="006456CE" w:rsidRDefault="00B138A3" w:rsidP="003023D6">
            <w:pPr>
              <w:spacing w:line="240" w:lineRule="exact"/>
              <w:ind w:right="-126"/>
              <w:rPr>
                <w:rFonts w:cs="Times New Roman"/>
                <w:b/>
                <w:bCs/>
                <w:i/>
                <w:iCs/>
                <w:szCs w:val="22"/>
              </w:rPr>
            </w:pPr>
          </w:p>
        </w:tc>
        <w:tc>
          <w:tcPr>
            <w:tcW w:w="1258" w:type="dxa"/>
            <w:vAlign w:val="bottom"/>
          </w:tcPr>
          <w:p w14:paraId="0A1084FA" w14:textId="77777777" w:rsidR="00B138A3" w:rsidRPr="00EC65EE" w:rsidRDefault="00B138A3" w:rsidP="003023D6">
            <w:pPr>
              <w:pStyle w:val="acctfourfigures"/>
              <w:tabs>
                <w:tab w:val="clear" w:pos="765"/>
              </w:tabs>
              <w:spacing w:line="240" w:lineRule="exact"/>
              <w:ind w:left="41"/>
              <w:jc w:val="center"/>
              <w:rPr>
                <w:rFonts w:cs="Times New Roman"/>
                <w:szCs w:val="22"/>
              </w:rPr>
            </w:pPr>
            <w:r w:rsidRPr="00EC65EE">
              <w:rPr>
                <w:rFonts w:cs="Times New Roman"/>
                <w:szCs w:val="22"/>
              </w:rPr>
              <w:t xml:space="preserve">At </w:t>
            </w:r>
          </w:p>
          <w:p w14:paraId="36CA16F4" w14:textId="77777777" w:rsidR="00B138A3" w:rsidRPr="00EC65EE" w:rsidRDefault="00B138A3" w:rsidP="003023D6">
            <w:pPr>
              <w:pStyle w:val="acctfourfigures"/>
              <w:tabs>
                <w:tab w:val="clear" w:pos="765"/>
              </w:tabs>
              <w:spacing w:line="240" w:lineRule="exact"/>
              <w:ind w:left="41"/>
              <w:jc w:val="center"/>
              <w:rPr>
                <w:rFonts w:cs="Times New Roman"/>
                <w:szCs w:val="22"/>
              </w:rPr>
            </w:pPr>
            <w:r w:rsidRPr="00EC65EE">
              <w:rPr>
                <w:rFonts w:cs="Times New Roman"/>
                <w:szCs w:val="22"/>
              </w:rPr>
              <w:t>1 January</w:t>
            </w:r>
          </w:p>
          <w:p w14:paraId="01DF67F6" w14:textId="660AFEED" w:rsidR="00B138A3" w:rsidRPr="006456CE" w:rsidRDefault="00B138A3" w:rsidP="003023D6">
            <w:pPr>
              <w:pStyle w:val="acctfourfigures"/>
              <w:tabs>
                <w:tab w:val="clear" w:pos="765"/>
              </w:tabs>
              <w:spacing w:line="240" w:lineRule="exact"/>
              <w:ind w:right="11"/>
              <w:jc w:val="center"/>
              <w:rPr>
                <w:rFonts w:cs="Times New Roman"/>
                <w:szCs w:val="22"/>
              </w:rPr>
            </w:pPr>
            <w:r w:rsidRPr="00EC65EE">
              <w:rPr>
                <w:rFonts w:cs="Times New Roman"/>
                <w:szCs w:val="22"/>
              </w:rPr>
              <w:t>202</w:t>
            </w:r>
            <w:r w:rsidR="002C4E0D">
              <w:rPr>
                <w:rFonts w:cs="Times New Roman"/>
                <w:szCs w:val="22"/>
              </w:rPr>
              <w:t>5</w:t>
            </w:r>
          </w:p>
        </w:tc>
        <w:tc>
          <w:tcPr>
            <w:tcW w:w="179" w:type="dxa"/>
            <w:vAlign w:val="bottom"/>
          </w:tcPr>
          <w:p w14:paraId="72A3E942"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3" w:type="dxa"/>
            <w:tcBorders>
              <w:top w:val="single" w:sz="4" w:space="0" w:color="auto"/>
            </w:tcBorders>
            <w:vAlign w:val="bottom"/>
          </w:tcPr>
          <w:p w14:paraId="15387F38"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szCs w:val="22"/>
              </w:rPr>
              <w:t xml:space="preserve">Profit </w:t>
            </w:r>
          </w:p>
          <w:p w14:paraId="337543AA"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szCs w:val="22"/>
              </w:rPr>
              <w:t>or loss</w:t>
            </w:r>
          </w:p>
        </w:tc>
        <w:tc>
          <w:tcPr>
            <w:tcW w:w="229" w:type="dxa"/>
          </w:tcPr>
          <w:p w14:paraId="34B18CB4"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94" w:type="dxa"/>
          </w:tcPr>
          <w:p w14:paraId="1A6F94DC" w14:textId="77777777" w:rsidR="00B138A3" w:rsidRPr="00EC65EE" w:rsidRDefault="00B138A3" w:rsidP="00EC65EE">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181" w:type="dxa"/>
            <w:vAlign w:val="bottom"/>
          </w:tcPr>
          <w:p w14:paraId="45AE69A1"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2" w:type="dxa"/>
            <w:vAlign w:val="bottom"/>
          </w:tcPr>
          <w:p w14:paraId="4F1717AF" w14:textId="77777777" w:rsidR="00B138A3" w:rsidRPr="00EC65EE" w:rsidRDefault="00B138A3" w:rsidP="003023D6">
            <w:pPr>
              <w:pStyle w:val="acctfourfigures"/>
              <w:tabs>
                <w:tab w:val="clear" w:pos="765"/>
              </w:tabs>
              <w:spacing w:line="240" w:lineRule="exact"/>
              <w:ind w:left="-79" w:right="-79"/>
              <w:jc w:val="center"/>
              <w:rPr>
                <w:rFonts w:cs="Times New Roman"/>
                <w:szCs w:val="22"/>
              </w:rPr>
            </w:pPr>
            <w:r w:rsidRPr="00EC65EE">
              <w:rPr>
                <w:rFonts w:cs="Times New Roman"/>
                <w:szCs w:val="22"/>
              </w:rPr>
              <w:t xml:space="preserve">At </w:t>
            </w:r>
          </w:p>
          <w:p w14:paraId="43F47861" w14:textId="013F45DB" w:rsidR="00B138A3" w:rsidRPr="00EC65EE" w:rsidRDefault="00B138A3" w:rsidP="003023D6">
            <w:pPr>
              <w:pStyle w:val="acctfourfigures"/>
              <w:tabs>
                <w:tab w:val="clear" w:pos="765"/>
              </w:tabs>
              <w:spacing w:line="240" w:lineRule="exact"/>
              <w:ind w:left="-79" w:right="-79"/>
              <w:jc w:val="center"/>
              <w:rPr>
                <w:rFonts w:cs="Times New Roman"/>
                <w:szCs w:val="22"/>
              </w:rPr>
            </w:pPr>
            <w:r w:rsidRPr="00EC65EE">
              <w:rPr>
                <w:rFonts w:cs="Times New Roman"/>
                <w:szCs w:val="22"/>
              </w:rPr>
              <w:t>3</w:t>
            </w:r>
            <w:r w:rsidR="002C4E0D">
              <w:rPr>
                <w:rFonts w:cs="Times New Roman"/>
                <w:szCs w:val="22"/>
              </w:rPr>
              <w:t>0 June</w:t>
            </w:r>
          </w:p>
          <w:p w14:paraId="14BAF8FB" w14:textId="50160F87" w:rsidR="00B138A3" w:rsidRPr="006456CE" w:rsidRDefault="00B138A3" w:rsidP="003023D6">
            <w:pPr>
              <w:pStyle w:val="acctfourfigures"/>
              <w:tabs>
                <w:tab w:val="clear" w:pos="765"/>
              </w:tabs>
              <w:spacing w:line="240" w:lineRule="exact"/>
              <w:ind w:right="11"/>
              <w:jc w:val="center"/>
              <w:rPr>
                <w:rFonts w:cs="Times New Roman"/>
                <w:szCs w:val="22"/>
              </w:rPr>
            </w:pPr>
            <w:r w:rsidRPr="00EC65EE">
              <w:rPr>
                <w:rFonts w:cs="Times New Roman"/>
                <w:szCs w:val="22"/>
              </w:rPr>
              <w:t>202</w:t>
            </w:r>
            <w:r w:rsidR="002C4E0D">
              <w:rPr>
                <w:rFonts w:cs="Times New Roman"/>
                <w:szCs w:val="22"/>
              </w:rPr>
              <w:t>5</w:t>
            </w:r>
          </w:p>
        </w:tc>
      </w:tr>
      <w:tr w:rsidR="00B138A3" w:rsidRPr="006456CE" w14:paraId="0934C8E1" w14:textId="77777777" w:rsidTr="00FE304D">
        <w:trPr>
          <w:tblHeader/>
        </w:trPr>
        <w:tc>
          <w:tcPr>
            <w:tcW w:w="3161" w:type="dxa"/>
            <w:vAlign w:val="bottom"/>
          </w:tcPr>
          <w:p w14:paraId="5039DEA3" w14:textId="77777777" w:rsidR="00B138A3" w:rsidRPr="006456CE" w:rsidRDefault="00B138A3" w:rsidP="003023D6">
            <w:pPr>
              <w:spacing w:line="240" w:lineRule="exact"/>
              <w:ind w:right="-126"/>
              <w:rPr>
                <w:rFonts w:cs="Times New Roman"/>
                <w:b/>
                <w:bCs/>
                <w:i/>
                <w:iCs/>
                <w:szCs w:val="22"/>
                <w:cs/>
                <w:lang w:bidi="th-TH"/>
              </w:rPr>
            </w:pPr>
          </w:p>
        </w:tc>
        <w:tc>
          <w:tcPr>
            <w:tcW w:w="1258" w:type="dxa"/>
            <w:vAlign w:val="bottom"/>
          </w:tcPr>
          <w:p w14:paraId="571EFD50" w14:textId="77777777" w:rsidR="00B138A3" w:rsidRPr="006456CE" w:rsidRDefault="00B138A3" w:rsidP="003023D6">
            <w:pPr>
              <w:pStyle w:val="acctfourfigures"/>
              <w:spacing w:line="240" w:lineRule="exact"/>
              <w:ind w:right="11"/>
              <w:jc w:val="center"/>
              <w:rPr>
                <w:rFonts w:cs="Times New Roman"/>
                <w:szCs w:val="22"/>
              </w:rPr>
            </w:pPr>
          </w:p>
        </w:tc>
        <w:tc>
          <w:tcPr>
            <w:tcW w:w="3336" w:type="dxa"/>
            <w:gridSpan w:val="5"/>
            <w:vAlign w:val="bottom"/>
          </w:tcPr>
          <w:p w14:paraId="5AE8C7B1" w14:textId="52AC47C3" w:rsidR="00B138A3" w:rsidRPr="006456CE" w:rsidRDefault="00B138A3" w:rsidP="003023D6">
            <w:pPr>
              <w:pStyle w:val="acctfourfigures"/>
              <w:spacing w:line="240" w:lineRule="exact"/>
              <w:ind w:right="11"/>
              <w:jc w:val="center"/>
              <w:rPr>
                <w:rFonts w:cs="Times New Roman"/>
                <w:szCs w:val="22"/>
              </w:rPr>
            </w:pPr>
            <w:r w:rsidRPr="006456CE">
              <w:rPr>
                <w:rFonts w:cs="Times New Roman"/>
                <w:i/>
                <w:iCs/>
                <w:szCs w:val="22"/>
              </w:rPr>
              <w:t xml:space="preserve">(note </w:t>
            </w:r>
            <w:r>
              <w:rPr>
                <w:rFonts w:cs="Times New Roman"/>
                <w:i/>
                <w:iCs/>
                <w:szCs w:val="22"/>
              </w:rPr>
              <w:t>4</w:t>
            </w:r>
            <w:r w:rsidR="00AA49B0">
              <w:rPr>
                <w:rFonts w:cs="Times New Roman"/>
                <w:i/>
                <w:iCs/>
                <w:szCs w:val="22"/>
              </w:rPr>
              <w:t>1</w:t>
            </w:r>
            <w:r w:rsidRPr="006456CE">
              <w:rPr>
                <w:rFonts w:cs="Times New Roman"/>
                <w:i/>
                <w:iCs/>
                <w:szCs w:val="22"/>
              </w:rPr>
              <w:t>)</w:t>
            </w:r>
          </w:p>
        </w:tc>
        <w:tc>
          <w:tcPr>
            <w:tcW w:w="1352" w:type="dxa"/>
            <w:vAlign w:val="bottom"/>
          </w:tcPr>
          <w:p w14:paraId="2F41C524" w14:textId="77777777" w:rsidR="00B138A3" w:rsidRPr="006456CE" w:rsidRDefault="00B138A3" w:rsidP="003023D6">
            <w:pPr>
              <w:pStyle w:val="acctfourfigures"/>
              <w:spacing w:line="240" w:lineRule="exact"/>
              <w:ind w:right="11"/>
              <w:jc w:val="center"/>
              <w:rPr>
                <w:rFonts w:cs="Times New Roman"/>
                <w:szCs w:val="22"/>
              </w:rPr>
            </w:pPr>
          </w:p>
        </w:tc>
      </w:tr>
      <w:tr w:rsidR="00B138A3" w:rsidRPr="006456CE" w14:paraId="73507021" w14:textId="77777777" w:rsidTr="00FE304D">
        <w:trPr>
          <w:tblHeader/>
        </w:trPr>
        <w:tc>
          <w:tcPr>
            <w:tcW w:w="3161" w:type="dxa"/>
            <w:vAlign w:val="bottom"/>
          </w:tcPr>
          <w:p w14:paraId="490B0833" w14:textId="77777777" w:rsidR="00B138A3" w:rsidRPr="006456CE" w:rsidRDefault="00B138A3" w:rsidP="003023D6">
            <w:pPr>
              <w:spacing w:line="240" w:lineRule="exact"/>
              <w:ind w:right="-126"/>
              <w:rPr>
                <w:rFonts w:cs="Times New Roman"/>
                <w:b/>
                <w:bCs/>
                <w:i/>
                <w:iCs/>
                <w:szCs w:val="22"/>
              </w:rPr>
            </w:pPr>
          </w:p>
        </w:tc>
        <w:tc>
          <w:tcPr>
            <w:tcW w:w="5946" w:type="dxa"/>
            <w:gridSpan w:val="7"/>
            <w:vAlign w:val="bottom"/>
          </w:tcPr>
          <w:p w14:paraId="474669AA"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i/>
                <w:iCs/>
                <w:szCs w:val="22"/>
              </w:rPr>
              <w:t>(in thousand Baht)</w:t>
            </w:r>
          </w:p>
        </w:tc>
      </w:tr>
      <w:tr w:rsidR="00B138A3" w:rsidRPr="006456CE" w14:paraId="68763ABD" w14:textId="77777777" w:rsidTr="00FE304D">
        <w:tc>
          <w:tcPr>
            <w:tcW w:w="3161" w:type="dxa"/>
            <w:vAlign w:val="bottom"/>
          </w:tcPr>
          <w:p w14:paraId="6FEA85DD" w14:textId="77777777" w:rsidR="00B138A3" w:rsidRPr="00B75A64" w:rsidRDefault="00B138A3" w:rsidP="003023D6">
            <w:pPr>
              <w:spacing w:line="240" w:lineRule="exact"/>
              <w:ind w:left="-70" w:right="-126"/>
              <w:rPr>
                <w:rFonts w:cs="Times New Roman"/>
                <w:b/>
                <w:bCs/>
                <w:i/>
                <w:iCs/>
                <w:szCs w:val="22"/>
              </w:rPr>
            </w:pPr>
            <w:r w:rsidRPr="00B75A64">
              <w:rPr>
                <w:rFonts w:cs="Times New Roman"/>
                <w:b/>
                <w:bCs/>
                <w:i/>
                <w:iCs/>
                <w:szCs w:val="22"/>
              </w:rPr>
              <w:t>Deferred tax assets</w:t>
            </w:r>
          </w:p>
        </w:tc>
        <w:tc>
          <w:tcPr>
            <w:tcW w:w="1258" w:type="dxa"/>
            <w:vAlign w:val="bottom"/>
          </w:tcPr>
          <w:p w14:paraId="131E7470" w14:textId="77777777" w:rsidR="00B138A3" w:rsidRPr="00B75A64" w:rsidRDefault="00B138A3" w:rsidP="003023D6">
            <w:pPr>
              <w:pStyle w:val="acctfourfigures"/>
              <w:tabs>
                <w:tab w:val="clear" w:pos="765"/>
                <w:tab w:val="decimal" w:pos="1130"/>
              </w:tabs>
              <w:spacing w:line="240" w:lineRule="exact"/>
              <w:ind w:right="11"/>
              <w:rPr>
                <w:rFonts w:cs="Times New Roman"/>
                <w:szCs w:val="22"/>
              </w:rPr>
            </w:pPr>
          </w:p>
        </w:tc>
        <w:tc>
          <w:tcPr>
            <w:tcW w:w="179" w:type="dxa"/>
            <w:vAlign w:val="bottom"/>
          </w:tcPr>
          <w:p w14:paraId="126597A0" w14:textId="77777777" w:rsidR="00B138A3" w:rsidRPr="00B75A64" w:rsidRDefault="00B138A3" w:rsidP="003023D6">
            <w:pPr>
              <w:pStyle w:val="acctfourfigures"/>
              <w:tabs>
                <w:tab w:val="clear" w:pos="765"/>
                <w:tab w:val="decimal" w:pos="1130"/>
              </w:tabs>
              <w:spacing w:line="240" w:lineRule="exact"/>
              <w:ind w:right="11"/>
              <w:rPr>
                <w:rFonts w:cs="Times New Roman"/>
                <w:szCs w:val="22"/>
              </w:rPr>
            </w:pPr>
          </w:p>
        </w:tc>
        <w:tc>
          <w:tcPr>
            <w:tcW w:w="1353" w:type="dxa"/>
            <w:vAlign w:val="bottom"/>
          </w:tcPr>
          <w:p w14:paraId="5E768BAC" w14:textId="77777777" w:rsidR="00B138A3" w:rsidRPr="00B75A64" w:rsidRDefault="00B138A3" w:rsidP="003023D6">
            <w:pPr>
              <w:pStyle w:val="acctfourfigures"/>
              <w:tabs>
                <w:tab w:val="clear" w:pos="765"/>
                <w:tab w:val="decimal" w:pos="1130"/>
              </w:tabs>
              <w:spacing w:line="240" w:lineRule="exact"/>
              <w:ind w:right="11"/>
              <w:rPr>
                <w:rFonts w:cs="Times New Roman"/>
                <w:szCs w:val="22"/>
              </w:rPr>
            </w:pPr>
          </w:p>
        </w:tc>
        <w:tc>
          <w:tcPr>
            <w:tcW w:w="229" w:type="dxa"/>
          </w:tcPr>
          <w:p w14:paraId="04D92852" w14:textId="77777777" w:rsidR="00B138A3" w:rsidRPr="00B75A64" w:rsidRDefault="00B138A3" w:rsidP="003023D6">
            <w:pPr>
              <w:pStyle w:val="acctfourfigures"/>
              <w:tabs>
                <w:tab w:val="clear" w:pos="765"/>
                <w:tab w:val="decimal" w:pos="1130"/>
              </w:tabs>
              <w:spacing w:line="240" w:lineRule="exact"/>
              <w:ind w:right="11"/>
              <w:rPr>
                <w:rFonts w:cs="Times New Roman"/>
                <w:szCs w:val="22"/>
              </w:rPr>
            </w:pPr>
          </w:p>
        </w:tc>
        <w:tc>
          <w:tcPr>
            <w:tcW w:w="1394" w:type="dxa"/>
          </w:tcPr>
          <w:p w14:paraId="19EC754F" w14:textId="77777777" w:rsidR="00B138A3" w:rsidRPr="00B75A64" w:rsidRDefault="00B138A3">
            <w:pPr>
              <w:pStyle w:val="acctfourfigures"/>
              <w:tabs>
                <w:tab w:val="clear" w:pos="765"/>
                <w:tab w:val="decimal" w:pos="1130"/>
              </w:tabs>
              <w:spacing w:line="240" w:lineRule="exact"/>
              <w:ind w:right="11"/>
              <w:rPr>
                <w:rFonts w:cs="Times New Roman"/>
                <w:szCs w:val="22"/>
              </w:rPr>
            </w:pPr>
          </w:p>
        </w:tc>
        <w:tc>
          <w:tcPr>
            <w:tcW w:w="181" w:type="dxa"/>
            <w:vAlign w:val="bottom"/>
          </w:tcPr>
          <w:p w14:paraId="1F5D0EEC" w14:textId="77777777" w:rsidR="00B138A3" w:rsidRPr="00B75A64" w:rsidRDefault="00B138A3" w:rsidP="003023D6">
            <w:pPr>
              <w:pStyle w:val="acctfourfigures"/>
              <w:tabs>
                <w:tab w:val="clear" w:pos="765"/>
                <w:tab w:val="decimal" w:pos="1130"/>
              </w:tabs>
              <w:spacing w:line="240" w:lineRule="exact"/>
              <w:ind w:right="11"/>
              <w:rPr>
                <w:rFonts w:cs="Times New Roman"/>
                <w:szCs w:val="22"/>
              </w:rPr>
            </w:pPr>
          </w:p>
        </w:tc>
        <w:tc>
          <w:tcPr>
            <w:tcW w:w="1352" w:type="dxa"/>
            <w:vAlign w:val="bottom"/>
          </w:tcPr>
          <w:p w14:paraId="5012488D" w14:textId="77777777" w:rsidR="00B138A3" w:rsidRPr="00B75A64" w:rsidRDefault="00B138A3" w:rsidP="003023D6">
            <w:pPr>
              <w:pStyle w:val="acctfourfigures"/>
              <w:tabs>
                <w:tab w:val="clear" w:pos="765"/>
                <w:tab w:val="decimal" w:pos="1130"/>
              </w:tabs>
              <w:spacing w:line="240" w:lineRule="exact"/>
              <w:ind w:right="11"/>
              <w:rPr>
                <w:rFonts w:cs="Times New Roman"/>
                <w:szCs w:val="22"/>
              </w:rPr>
            </w:pPr>
          </w:p>
        </w:tc>
      </w:tr>
      <w:tr w:rsidR="00E5423B" w:rsidRPr="006456CE" w14:paraId="759F59B7" w14:textId="77777777" w:rsidTr="00FE304D">
        <w:tc>
          <w:tcPr>
            <w:tcW w:w="3161" w:type="dxa"/>
            <w:vAlign w:val="bottom"/>
          </w:tcPr>
          <w:p w14:paraId="1AB8459F" w14:textId="77777777" w:rsidR="00E5423B" w:rsidRPr="00B75A64" w:rsidRDefault="00E5423B" w:rsidP="00E5423B">
            <w:pPr>
              <w:spacing w:line="240" w:lineRule="exact"/>
              <w:ind w:left="-70" w:right="-126"/>
              <w:rPr>
                <w:rFonts w:cs="Times New Roman"/>
                <w:szCs w:val="22"/>
              </w:rPr>
            </w:pPr>
            <w:r w:rsidRPr="00B75A64">
              <w:rPr>
                <w:rFonts w:eastAsia="AngsanaNew" w:cs="Times New Roman"/>
                <w:szCs w:val="22"/>
                <w:lang w:eastAsia="en-GB" w:bidi="th-TH"/>
              </w:rPr>
              <w:t>Investments</w:t>
            </w:r>
          </w:p>
        </w:tc>
        <w:tc>
          <w:tcPr>
            <w:tcW w:w="1258" w:type="dxa"/>
          </w:tcPr>
          <w:p w14:paraId="2A5399E3" w14:textId="25E480FB" w:rsidR="00E5423B" w:rsidRPr="0037121E" w:rsidRDefault="00E5423B" w:rsidP="00E5423B">
            <w:pPr>
              <w:pStyle w:val="acctfourfigures"/>
              <w:tabs>
                <w:tab w:val="clear" w:pos="765"/>
                <w:tab w:val="decimal" w:pos="1093"/>
              </w:tabs>
              <w:spacing w:line="240" w:lineRule="exact"/>
              <w:ind w:right="-347"/>
              <w:rPr>
                <w:rFonts w:cs="Times New Roman"/>
                <w:szCs w:val="22"/>
              </w:rPr>
            </w:pPr>
            <w:r w:rsidRPr="0037121E">
              <w:rPr>
                <w:rFonts w:cs="Times New Roman"/>
                <w:szCs w:val="22"/>
                <w:lang w:bidi="th-TH"/>
              </w:rPr>
              <w:t>826</w:t>
            </w:r>
          </w:p>
        </w:tc>
        <w:tc>
          <w:tcPr>
            <w:tcW w:w="179" w:type="dxa"/>
            <w:vAlign w:val="bottom"/>
          </w:tcPr>
          <w:p w14:paraId="64436AFC" w14:textId="77777777" w:rsidR="00E5423B" w:rsidRPr="0037121E" w:rsidRDefault="00E5423B" w:rsidP="00E5423B">
            <w:pPr>
              <w:pStyle w:val="acctfourfigures"/>
              <w:tabs>
                <w:tab w:val="clear" w:pos="765"/>
                <w:tab w:val="decimal" w:pos="1130"/>
              </w:tabs>
              <w:spacing w:line="240" w:lineRule="exact"/>
              <w:ind w:right="101"/>
              <w:rPr>
                <w:rFonts w:cs="Times New Roman"/>
                <w:szCs w:val="22"/>
              </w:rPr>
            </w:pPr>
          </w:p>
        </w:tc>
        <w:tc>
          <w:tcPr>
            <w:tcW w:w="1353" w:type="dxa"/>
          </w:tcPr>
          <w:p w14:paraId="096C375E" w14:textId="298170E9" w:rsidR="00E5423B" w:rsidRPr="00AA6956" w:rsidRDefault="00E5423B" w:rsidP="00E5423B">
            <w:pPr>
              <w:pStyle w:val="acctfourfigures"/>
              <w:tabs>
                <w:tab w:val="clear" w:pos="765"/>
                <w:tab w:val="decimal" w:pos="1130"/>
              </w:tabs>
              <w:spacing w:line="240" w:lineRule="exact"/>
              <w:ind w:right="11"/>
              <w:rPr>
                <w:rFonts w:cs="Times New Roman"/>
                <w:szCs w:val="22"/>
                <w:lang w:val="en-US" w:bidi="th-TH"/>
              </w:rPr>
            </w:pPr>
            <w:r w:rsidRPr="00AA6956">
              <w:rPr>
                <w:rFonts w:cs="Times New Roman"/>
                <w:szCs w:val="22"/>
                <w:cs/>
                <w:lang w:bidi="th-TH"/>
              </w:rPr>
              <w:t>10</w:t>
            </w:r>
          </w:p>
        </w:tc>
        <w:tc>
          <w:tcPr>
            <w:tcW w:w="229" w:type="dxa"/>
          </w:tcPr>
          <w:p w14:paraId="1794C141" w14:textId="77777777" w:rsidR="00E5423B" w:rsidRPr="0037121E" w:rsidRDefault="00E5423B" w:rsidP="00E5423B">
            <w:pPr>
              <w:pStyle w:val="acctfourfigures"/>
              <w:tabs>
                <w:tab w:val="clear" w:pos="765"/>
                <w:tab w:val="decimal" w:pos="1130"/>
              </w:tabs>
              <w:spacing w:line="240" w:lineRule="exact"/>
              <w:ind w:right="101"/>
              <w:rPr>
                <w:rFonts w:cs="Times New Roman"/>
                <w:szCs w:val="22"/>
              </w:rPr>
            </w:pPr>
          </w:p>
        </w:tc>
        <w:tc>
          <w:tcPr>
            <w:tcW w:w="1394" w:type="dxa"/>
          </w:tcPr>
          <w:p w14:paraId="40C6A59E" w14:textId="74E59894" w:rsidR="00E5423B" w:rsidRPr="0037121E" w:rsidRDefault="002C32DF" w:rsidP="0028034F">
            <w:pPr>
              <w:pStyle w:val="acctfourfigures"/>
              <w:tabs>
                <w:tab w:val="clear" w:pos="765"/>
                <w:tab w:val="decimal" w:pos="1130"/>
              </w:tabs>
              <w:spacing w:line="240" w:lineRule="exact"/>
              <w:rPr>
                <w:rFonts w:cs="Times New Roman"/>
                <w:szCs w:val="22"/>
              </w:rPr>
            </w:pPr>
            <w:r w:rsidRPr="0037121E">
              <w:rPr>
                <w:rFonts w:cs="Times New Roman"/>
                <w:szCs w:val="22"/>
              </w:rPr>
              <w:t>(</w:t>
            </w:r>
            <w:r w:rsidR="00E5423B" w:rsidRPr="00AA6956">
              <w:rPr>
                <w:rFonts w:cs="Times New Roman"/>
                <w:szCs w:val="22"/>
              </w:rPr>
              <w:t>41</w:t>
            </w:r>
            <w:r w:rsidR="00770474">
              <w:rPr>
                <w:rFonts w:cs="Times New Roman"/>
                <w:szCs w:val="22"/>
              </w:rPr>
              <w:t>6</w:t>
            </w:r>
            <w:r w:rsidRPr="0037121E">
              <w:rPr>
                <w:rFonts w:cs="Times New Roman"/>
                <w:szCs w:val="22"/>
              </w:rPr>
              <w:t>)</w:t>
            </w:r>
          </w:p>
        </w:tc>
        <w:tc>
          <w:tcPr>
            <w:tcW w:w="181" w:type="dxa"/>
            <w:vAlign w:val="bottom"/>
          </w:tcPr>
          <w:p w14:paraId="1FCC716C" w14:textId="77777777" w:rsidR="00E5423B" w:rsidRPr="0037121E" w:rsidRDefault="00E5423B" w:rsidP="00E5423B">
            <w:pPr>
              <w:pStyle w:val="acctfourfigures"/>
              <w:tabs>
                <w:tab w:val="clear" w:pos="765"/>
                <w:tab w:val="decimal" w:pos="1130"/>
              </w:tabs>
              <w:spacing w:line="240" w:lineRule="exact"/>
              <w:ind w:right="101"/>
              <w:rPr>
                <w:rFonts w:cs="Times New Roman"/>
                <w:szCs w:val="22"/>
              </w:rPr>
            </w:pPr>
          </w:p>
        </w:tc>
        <w:tc>
          <w:tcPr>
            <w:tcW w:w="1352" w:type="dxa"/>
          </w:tcPr>
          <w:p w14:paraId="0127F99B" w14:textId="3B23F198" w:rsidR="00E5423B" w:rsidRPr="0037121E" w:rsidRDefault="00E5423B" w:rsidP="00E5423B">
            <w:pPr>
              <w:pStyle w:val="acctfourfigures"/>
              <w:tabs>
                <w:tab w:val="clear" w:pos="765"/>
                <w:tab w:val="decimal" w:pos="1130"/>
              </w:tabs>
              <w:spacing w:line="240" w:lineRule="exact"/>
              <w:ind w:right="11"/>
              <w:rPr>
                <w:rFonts w:cs="Times New Roman"/>
                <w:szCs w:val="22"/>
                <w:lang w:bidi="th-TH"/>
              </w:rPr>
            </w:pPr>
            <w:r w:rsidRPr="00AA6956">
              <w:rPr>
                <w:rFonts w:cs="Times New Roman"/>
                <w:szCs w:val="22"/>
              </w:rPr>
              <w:t>4</w:t>
            </w:r>
            <w:r w:rsidR="00770474">
              <w:rPr>
                <w:rFonts w:cs="Times New Roman"/>
                <w:szCs w:val="22"/>
              </w:rPr>
              <w:t>20</w:t>
            </w:r>
          </w:p>
        </w:tc>
      </w:tr>
      <w:tr w:rsidR="00E5423B" w:rsidRPr="006456CE" w14:paraId="7D24EEFB" w14:textId="77777777" w:rsidTr="00FE304D">
        <w:tc>
          <w:tcPr>
            <w:tcW w:w="3161" w:type="dxa"/>
            <w:vAlign w:val="bottom"/>
          </w:tcPr>
          <w:p w14:paraId="7D41BA56" w14:textId="77777777" w:rsidR="00E5423B" w:rsidRPr="00B75A64" w:rsidRDefault="00E5423B" w:rsidP="00E5423B">
            <w:pPr>
              <w:spacing w:line="240" w:lineRule="exact"/>
              <w:ind w:left="-70" w:right="-126"/>
              <w:rPr>
                <w:rFonts w:cs="Times New Roman"/>
                <w:szCs w:val="22"/>
              </w:rPr>
            </w:pPr>
            <w:r w:rsidRPr="00B75A64">
              <w:rPr>
                <w:rFonts w:cs="Times New Roman"/>
                <w:szCs w:val="22"/>
              </w:rPr>
              <w:t>Loans to customers and accrued</w:t>
            </w:r>
          </w:p>
        </w:tc>
        <w:tc>
          <w:tcPr>
            <w:tcW w:w="1258" w:type="dxa"/>
          </w:tcPr>
          <w:p w14:paraId="5D968088" w14:textId="77777777" w:rsidR="00E5423B" w:rsidRPr="0037121E" w:rsidRDefault="00E5423B" w:rsidP="00E5423B">
            <w:pPr>
              <w:pStyle w:val="acctfourfigures"/>
              <w:tabs>
                <w:tab w:val="clear" w:pos="765"/>
                <w:tab w:val="decimal" w:pos="1093"/>
              </w:tabs>
              <w:spacing w:line="240" w:lineRule="exact"/>
              <w:ind w:right="-347"/>
              <w:rPr>
                <w:rFonts w:cs="Times New Roman"/>
                <w:szCs w:val="22"/>
              </w:rPr>
            </w:pPr>
          </w:p>
        </w:tc>
        <w:tc>
          <w:tcPr>
            <w:tcW w:w="179" w:type="dxa"/>
            <w:vAlign w:val="bottom"/>
          </w:tcPr>
          <w:p w14:paraId="71CDD505" w14:textId="77777777" w:rsidR="00E5423B" w:rsidRPr="0037121E" w:rsidRDefault="00E5423B" w:rsidP="00E5423B">
            <w:pPr>
              <w:pStyle w:val="acctfourfigures"/>
              <w:tabs>
                <w:tab w:val="clear" w:pos="765"/>
                <w:tab w:val="decimal" w:pos="1130"/>
              </w:tabs>
              <w:spacing w:line="240" w:lineRule="exact"/>
              <w:ind w:right="101"/>
              <w:rPr>
                <w:rFonts w:cs="Times New Roman"/>
                <w:szCs w:val="22"/>
              </w:rPr>
            </w:pPr>
          </w:p>
        </w:tc>
        <w:tc>
          <w:tcPr>
            <w:tcW w:w="1353" w:type="dxa"/>
          </w:tcPr>
          <w:p w14:paraId="00720513" w14:textId="7DE4B85A" w:rsidR="00E5423B" w:rsidRPr="0037121E" w:rsidRDefault="00E5423B" w:rsidP="00E5423B">
            <w:pPr>
              <w:pStyle w:val="acctfourfigures"/>
              <w:tabs>
                <w:tab w:val="clear" w:pos="765"/>
                <w:tab w:val="decimal" w:pos="1130"/>
              </w:tabs>
              <w:spacing w:line="240" w:lineRule="exact"/>
              <w:ind w:right="11"/>
              <w:rPr>
                <w:rFonts w:cs="Times New Roman"/>
                <w:szCs w:val="22"/>
              </w:rPr>
            </w:pPr>
          </w:p>
        </w:tc>
        <w:tc>
          <w:tcPr>
            <w:tcW w:w="229" w:type="dxa"/>
          </w:tcPr>
          <w:p w14:paraId="31395EE1" w14:textId="77777777" w:rsidR="00E5423B" w:rsidRPr="0037121E" w:rsidRDefault="00E5423B" w:rsidP="00E5423B">
            <w:pPr>
              <w:pStyle w:val="acctfourfigures"/>
              <w:tabs>
                <w:tab w:val="clear" w:pos="765"/>
                <w:tab w:val="decimal" w:pos="1130"/>
              </w:tabs>
              <w:spacing w:line="240" w:lineRule="exact"/>
              <w:ind w:right="101"/>
              <w:rPr>
                <w:rFonts w:cs="Times New Roman"/>
                <w:szCs w:val="22"/>
              </w:rPr>
            </w:pPr>
          </w:p>
        </w:tc>
        <w:tc>
          <w:tcPr>
            <w:tcW w:w="1394" w:type="dxa"/>
          </w:tcPr>
          <w:p w14:paraId="00F9A154" w14:textId="4A814589" w:rsidR="00E5423B" w:rsidRPr="0037121E" w:rsidRDefault="00E5423B" w:rsidP="0028034F">
            <w:pPr>
              <w:pStyle w:val="acctfourfigures"/>
              <w:tabs>
                <w:tab w:val="clear" w:pos="765"/>
                <w:tab w:val="decimal" w:pos="1130"/>
              </w:tabs>
              <w:spacing w:line="240" w:lineRule="exact"/>
              <w:rPr>
                <w:rFonts w:cs="Times New Roman"/>
                <w:szCs w:val="22"/>
              </w:rPr>
            </w:pPr>
          </w:p>
        </w:tc>
        <w:tc>
          <w:tcPr>
            <w:tcW w:w="181" w:type="dxa"/>
            <w:vAlign w:val="bottom"/>
          </w:tcPr>
          <w:p w14:paraId="03AECC5A" w14:textId="77777777" w:rsidR="00E5423B" w:rsidRPr="0037121E" w:rsidRDefault="00E5423B" w:rsidP="00E5423B">
            <w:pPr>
              <w:pStyle w:val="acctfourfigures"/>
              <w:tabs>
                <w:tab w:val="clear" w:pos="765"/>
                <w:tab w:val="decimal" w:pos="1130"/>
              </w:tabs>
              <w:spacing w:line="240" w:lineRule="exact"/>
              <w:ind w:right="101"/>
              <w:rPr>
                <w:rFonts w:cs="Times New Roman"/>
                <w:szCs w:val="22"/>
              </w:rPr>
            </w:pPr>
          </w:p>
        </w:tc>
        <w:tc>
          <w:tcPr>
            <w:tcW w:w="1352" w:type="dxa"/>
          </w:tcPr>
          <w:p w14:paraId="63E256B3" w14:textId="5C5587E3" w:rsidR="00E5423B" w:rsidRPr="0037121E" w:rsidRDefault="00E5423B" w:rsidP="00E5423B">
            <w:pPr>
              <w:pStyle w:val="acctfourfigures"/>
              <w:tabs>
                <w:tab w:val="clear" w:pos="765"/>
                <w:tab w:val="decimal" w:pos="1130"/>
              </w:tabs>
              <w:spacing w:line="240" w:lineRule="exact"/>
              <w:ind w:right="11"/>
              <w:rPr>
                <w:rFonts w:cs="Times New Roman"/>
                <w:szCs w:val="22"/>
              </w:rPr>
            </w:pPr>
          </w:p>
        </w:tc>
      </w:tr>
      <w:tr w:rsidR="00DB49DF" w:rsidRPr="006456CE" w14:paraId="72D5826C" w14:textId="77777777" w:rsidTr="00AA6956">
        <w:tc>
          <w:tcPr>
            <w:tcW w:w="3161" w:type="dxa"/>
            <w:vAlign w:val="bottom"/>
          </w:tcPr>
          <w:p w14:paraId="0CF10334" w14:textId="77777777" w:rsidR="00DB49DF" w:rsidRPr="00B75A64" w:rsidRDefault="00DB49DF" w:rsidP="00DB49DF">
            <w:pPr>
              <w:spacing w:line="240" w:lineRule="exact"/>
              <w:ind w:left="-70" w:right="-126"/>
              <w:rPr>
                <w:rFonts w:eastAsia="MS Mincho" w:cs="Times New Roman"/>
                <w:szCs w:val="22"/>
                <w:lang w:eastAsia="th-TH"/>
              </w:rPr>
            </w:pPr>
            <w:r w:rsidRPr="00B75A64">
              <w:rPr>
                <w:rFonts w:cs="Times New Roman"/>
                <w:szCs w:val="22"/>
              </w:rPr>
              <w:t xml:space="preserve">   interest receivables</w:t>
            </w:r>
          </w:p>
        </w:tc>
        <w:tc>
          <w:tcPr>
            <w:tcW w:w="1258" w:type="dxa"/>
          </w:tcPr>
          <w:p w14:paraId="1514AAA6" w14:textId="6BF2BE7D" w:rsidR="00DB49DF" w:rsidRPr="0037121E" w:rsidRDefault="00DB49DF" w:rsidP="00DB49DF">
            <w:pPr>
              <w:pStyle w:val="acctfourfigures"/>
              <w:tabs>
                <w:tab w:val="clear" w:pos="765"/>
                <w:tab w:val="decimal" w:pos="1093"/>
              </w:tabs>
              <w:spacing w:line="240" w:lineRule="exact"/>
              <w:ind w:right="-347"/>
              <w:rPr>
                <w:rFonts w:cs="Times New Roman"/>
                <w:szCs w:val="22"/>
              </w:rPr>
            </w:pPr>
            <w:r w:rsidRPr="0037121E">
              <w:rPr>
                <w:rFonts w:cs="Times New Roman"/>
                <w:szCs w:val="22"/>
              </w:rPr>
              <w:t>-</w:t>
            </w:r>
          </w:p>
        </w:tc>
        <w:tc>
          <w:tcPr>
            <w:tcW w:w="179" w:type="dxa"/>
            <w:vAlign w:val="bottom"/>
          </w:tcPr>
          <w:p w14:paraId="54E36417" w14:textId="77777777" w:rsidR="00DB49DF" w:rsidRPr="0037121E" w:rsidRDefault="00DB49DF" w:rsidP="00DB49DF">
            <w:pPr>
              <w:pStyle w:val="acctfourfigures"/>
              <w:tabs>
                <w:tab w:val="clear" w:pos="765"/>
                <w:tab w:val="decimal" w:pos="1130"/>
              </w:tabs>
              <w:spacing w:line="240" w:lineRule="exact"/>
              <w:ind w:right="11"/>
              <w:rPr>
                <w:rFonts w:cs="Times New Roman"/>
                <w:szCs w:val="22"/>
              </w:rPr>
            </w:pPr>
          </w:p>
        </w:tc>
        <w:tc>
          <w:tcPr>
            <w:tcW w:w="1353" w:type="dxa"/>
          </w:tcPr>
          <w:p w14:paraId="3283B2A1" w14:textId="1BEDC9F2" w:rsidR="00DB49DF" w:rsidRPr="0037121E" w:rsidRDefault="00E07361" w:rsidP="00DB49DF">
            <w:pPr>
              <w:pStyle w:val="acctfourfigures"/>
              <w:tabs>
                <w:tab w:val="clear" w:pos="765"/>
                <w:tab w:val="decimal" w:pos="1130"/>
              </w:tabs>
              <w:spacing w:line="240" w:lineRule="exact"/>
              <w:ind w:right="11"/>
              <w:rPr>
                <w:rFonts w:cs="Times New Roman"/>
                <w:szCs w:val="22"/>
              </w:rPr>
            </w:pPr>
            <w:r>
              <w:rPr>
                <w:rFonts w:cs="Times New Roman"/>
                <w:szCs w:val="22"/>
              </w:rPr>
              <w:t>1,660</w:t>
            </w:r>
          </w:p>
        </w:tc>
        <w:tc>
          <w:tcPr>
            <w:tcW w:w="229" w:type="dxa"/>
          </w:tcPr>
          <w:p w14:paraId="01689007" w14:textId="77777777" w:rsidR="00DB49DF" w:rsidRPr="0037121E" w:rsidRDefault="00DB49DF" w:rsidP="00DB49DF">
            <w:pPr>
              <w:pStyle w:val="acctfourfigures"/>
              <w:tabs>
                <w:tab w:val="clear" w:pos="765"/>
                <w:tab w:val="decimal" w:pos="1130"/>
              </w:tabs>
              <w:spacing w:line="240" w:lineRule="exact"/>
              <w:ind w:right="11"/>
              <w:rPr>
                <w:rFonts w:cs="Times New Roman"/>
                <w:szCs w:val="22"/>
              </w:rPr>
            </w:pPr>
          </w:p>
        </w:tc>
        <w:tc>
          <w:tcPr>
            <w:tcW w:w="1394" w:type="dxa"/>
          </w:tcPr>
          <w:p w14:paraId="2369FF3D" w14:textId="549F523B" w:rsidR="00DB49DF" w:rsidRPr="0028034F" w:rsidRDefault="00DB49DF" w:rsidP="0028034F">
            <w:pPr>
              <w:pStyle w:val="acctfourfigures"/>
              <w:tabs>
                <w:tab w:val="clear" w:pos="765"/>
                <w:tab w:val="decimal" w:pos="1130"/>
              </w:tabs>
              <w:spacing w:line="240" w:lineRule="exact"/>
              <w:rPr>
                <w:rFonts w:cs="Times New Roman"/>
                <w:szCs w:val="22"/>
              </w:rPr>
            </w:pPr>
            <w:r w:rsidRPr="0028034F">
              <w:rPr>
                <w:rFonts w:cs="Times New Roman"/>
                <w:szCs w:val="22"/>
              </w:rPr>
              <w:t>-</w:t>
            </w:r>
          </w:p>
        </w:tc>
        <w:tc>
          <w:tcPr>
            <w:tcW w:w="181" w:type="dxa"/>
          </w:tcPr>
          <w:p w14:paraId="34717E76" w14:textId="77777777" w:rsidR="00DB49DF" w:rsidRPr="0037121E" w:rsidRDefault="00DB49DF" w:rsidP="00DB49DF">
            <w:pPr>
              <w:pStyle w:val="acctfourfigures"/>
              <w:tabs>
                <w:tab w:val="clear" w:pos="765"/>
                <w:tab w:val="decimal" w:pos="1130"/>
              </w:tabs>
              <w:spacing w:line="240" w:lineRule="exact"/>
              <w:ind w:right="11"/>
              <w:rPr>
                <w:rFonts w:cs="Times New Roman"/>
                <w:szCs w:val="22"/>
              </w:rPr>
            </w:pPr>
          </w:p>
        </w:tc>
        <w:tc>
          <w:tcPr>
            <w:tcW w:w="1352" w:type="dxa"/>
          </w:tcPr>
          <w:p w14:paraId="010D35CC" w14:textId="0C691379" w:rsidR="00DB49DF" w:rsidRPr="0037121E" w:rsidRDefault="00F0750D" w:rsidP="00DB49DF">
            <w:pPr>
              <w:pStyle w:val="acctfourfigures"/>
              <w:tabs>
                <w:tab w:val="clear" w:pos="765"/>
                <w:tab w:val="decimal" w:pos="1130"/>
              </w:tabs>
              <w:spacing w:line="240" w:lineRule="exact"/>
              <w:ind w:right="11"/>
              <w:rPr>
                <w:rFonts w:cs="Times New Roman"/>
                <w:szCs w:val="22"/>
              </w:rPr>
            </w:pPr>
            <w:r>
              <w:rPr>
                <w:rFonts w:cs="Times New Roman"/>
                <w:szCs w:val="22"/>
              </w:rPr>
              <w:t>1</w:t>
            </w:r>
            <w:r w:rsidR="00E07361">
              <w:rPr>
                <w:rFonts w:cs="Times New Roman"/>
                <w:szCs w:val="22"/>
              </w:rPr>
              <w:t>,660</w:t>
            </w:r>
          </w:p>
        </w:tc>
      </w:tr>
      <w:tr w:rsidR="00DB49DF" w:rsidRPr="00A917E8" w14:paraId="1165159C" w14:textId="77777777" w:rsidTr="00AA6956">
        <w:tc>
          <w:tcPr>
            <w:tcW w:w="3161" w:type="dxa"/>
            <w:vAlign w:val="bottom"/>
          </w:tcPr>
          <w:p w14:paraId="278B7852" w14:textId="4463773B" w:rsidR="00DB49DF" w:rsidRPr="00B75A64" w:rsidRDefault="00DB49DF" w:rsidP="00DB49DF">
            <w:pPr>
              <w:pStyle w:val="acctfourfigures"/>
              <w:tabs>
                <w:tab w:val="clear" w:pos="765"/>
                <w:tab w:val="decimal" w:pos="1130"/>
              </w:tabs>
              <w:spacing w:line="240" w:lineRule="exact"/>
              <w:ind w:left="-71" w:right="11"/>
              <w:rPr>
                <w:rFonts w:cs="Times New Roman"/>
                <w:szCs w:val="22"/>
              </w:rPr>
            </w:pPr>
            <w:r w:rsidRPr="00B75A64">
              <w:rPr>
                <w:rFonts w:cs="Times New Roman"/>
                <w:szCs w:val="22"/>
              </w:rPr>
              <w:t>Properties for sale</w:t>
            </w:r>
          </w:p>
        </w:tc>
        <w:tc>
          <w:tcPr>
            <w:tcW w:w="1258" w:type="dxa"/>
          </w:tcPr>
          <w:p w14:paraId="2C93A932" w14:textId="63508C8B" w:rsidR="00DB49DF" w:rsidRPr="0037121E" w:rsidRDefault="00DB49DF" w:rsidP="00DB49DF">
            <w:pPr>
              <w:pStyle w:val="acctfourfigures"/>
              <w:tabs>
                <w:tab w:val="clear" w:pos="765"/>
                <w:tab w:val="decimal" w:pos="1093"/>
              </w:tabs>
              <w:spacing w:line="240" w:lineRule="exact"/>
              <w:ind w:right="-347"/>
              <w:rPr>
                <w:rFonts w:cs="Times New Roman"/>
                <w:szCs w:val="22"/>
              </w:rPr>
            </w:pPr>
            <w:r w:rsidRPr="0037121E">
              <w:rPr>
                <w:rFonts w:cs="Times New Roman"/>
                <w:szCs w:val="22"/>
              </w:rPr>
              <w:t>538</w:t>
            </w:r>
          </w:p>
        </w:tc>
        <w:tc>
          <w:tcPr>
            <w:tcW w:w="179" w:type="dxa"/>
            <w:vAlign w:val="bottom"/>
          </w:tcPr>
          <w:p w14:paraId="37CEC0FA" w14:textId="77777777" w:rsidR="00DB49DF" w:rsidRPr="0037121E" w:rsidRDefault="00DB49DF" w:rsidP="00DB49DF">
            <w:pPr>
              <w:pStyle w:val="acctfourfigures"/>
              <w:tabs>
                <w:tab w:val="clear" w:pos="765"/>
                <w:tab w:val="decimal" w:pos="1130"/>
              </w:tabs>
              <w:spacing w:line="240" w:lineRule="exact"/>
              <w:ind w:left="-71" w:right="11"/>
              <w:rPr>
                <w:rFonts w:cs="Times New Roman"/>
                <w:szCs w:val="22"/>
              </w:rPr>
            </w:pPr>
          </w:p>
        </w:tc>
        <w:tc>
          <w:tcPr>
            <w:tcW w:w="1353" w:type="dxa"/>
          </w:tcPr>
          <w:p w14:paraId="11CDFA2F" w14:textId="6C1BD8DA" w:rsidR="00DB49DF" w:rsidRPr="0037121E" w:rsidRDefault="00DB49DF" w:rsidP="00DB49DF">
            <w:pPr>
              <w:pStyle w:val="acctfourfigures"/>
              <w:tabs>
                <w:tab w:val="clear" w:pos="765"/>
                <w:tab w:val="decimal" w:pos="1130"/>
              </w:tabs>
              <w:spacing w:line="240" w:lineRule="exact"/>
              <w:ind w:left="-71" w:right="11"/>
              <w:rPr>
                <w:rFonts w:cs="Times New Roman"/>
                <w:szCs w:val="22"/>
              </w:rPr>
            </w:pPr>
            <w:r w:rsidRPr="00AA6956">
              <w:rPr>
                <w:szCs w:val="22"/>
              </w:rPr>
              <w:t>1,948</w:t>
            </w:r>
          </w:p>
        </w:tc>
        <w:tc>
          <w:tcPr>
            <w:tcW w:w="229" w:type="dxa"/>
          </w:tcPr>
          <w:p w14:paraId="26039BDE" w14:textId="77777777" w:rsidR="00DB49DF" w:rsidRPr="0037121E" w:rsidRDefault="00DB49DF" w:rsidP="00DB49DF">
            <w:pPr>
              <w:pStyle w:val="acctfourfigures"/>
              <w:tabs>
                <w:tab w:val="clear" w:pos="765"/>
                <w:tab w:val="decimal" w:pos="1130"/>
              </w:tabs>
              <w:spacing w:line="240" w:lineRule="exact"/>
              <w:ind w:left="-71" w:right="11"/>
              <w:rPr>
                <w:rFonts w:cs="Times New Roman"/>
                <w:szCs w:val="22"/>
              </w:rPr>
            </w:pPr>
          </w:p>
        </w:tc>
        <w:tc>
          <w:tcPr>
            <w:tcW w:w="1394" w:type="dxa"/>
          </w:tcPr>
          <w:p w14:paraId="737F4F5D" w14:textId="035B2580" w:rsidR="00DB49DF" w:rsidRPr="0028034F" w:rsidRDefault="00DB49DF" w:rsidP="0028034F">
            <w:pPr>
              <w:pStyle w:val="acctfourfigures"/>
              <w:tabs>
                <w:tab w:val="clear" w:pos="765"/>
                <w:tab w:val="decimal" w:pos="1130"/>
              </w:tabs>
              <w:spacing w:line="240" w:lineRule="exact"/>
              <w:rPr>
                <w:rFonts w:cs="Times New Roman"/>
                <w:szCs w:val="22"/>
              </w:rPr>
            </w:pPr>
            <w:r w:rsidRPr="0028034F">
              <w:rPr>
                <w:rFonts w:cs="Times New Roman"/>
                <w:szCs w:val="22"/>
              </w:rPr>
              <w:t>-</w:t>
            </w:r>
          </w:p>
        </w:tc>
        <w:tc>
          <w:tcPr>
            <w:tcW w:w="181" w:type="dxa"/>
          </w:tcPr>
          <w:p w14:paraId="76149A11" w14:textId="77777777" w:rsidR="00DB49DF" w:rsidRPr="0037121E" w:rsidRDefault="00DB49DF" w:rsidP="00DB49DF">
            <w:pPr>
              <w:pStyle w:val="acctfourfigures"/>
              <w:tabs>
                <w:tab w:val="clear" w:pos="765"/>
                <w:tab w:val="decimal" w:pos="1130"/>
              </w:tabs>
              <w:spacing w:line="240" w:lineRule="exact"/>
              <w:ind w:left="-71" w:right="11"/>
              <w:rPr>
                <w:rFonts w:cs="Times New Roman"/>
                <w:szCs w:val="22"/>
              </w:rPr>
            </w:pPr>
          </w:p>
        </w:tc>
        <w:tc>
          <w:tcPr>
            <w:tcW w:w="1352" w:type="dxa"/>
          </w:tcPr>
          <w:p w14:paraId="0F6784FA" w14:textId="5ABA4E2E" w:rsidR="00DB49DF" w:rsidRPr="0037121E" w:rsidRDefault="00DB49DF" w:rsidP="00DB49DF">
            <w:pPr>
              <w:pStyle w:val="acctfourfigures"/>
              <w:tabs>
                <w:tab w:val="clear" w:pos="765"/>
                <w:tab w:val="decimal" w:pos="1130"/>
              </w:tabs>
              <w:spacing w:line="240" w:lineRule="exact"/>
              <w:ind w:left="-71" w:right="11"/>
              <w:rPr>
                <w:rFonts w:cs="Times New Roman"/>
                <w:szCs w:val="22"/>
              </w:rPr>
            </w:pPr>
            <w:r w:rsidRPr="00AA6956">
              <w:rPr>
                <w:szCs w:val="22"/>
              </w:rPr>
              <w:t>2,486</w:t>
            </w:r>
          </w:p>
        </w:tc>
      </w:tr>
      <w:tr w:rsidR="00DB49DF" w:rsidRPr="006456CE" w14:paraId="5D4441A5" w14:textId="77777777" w:rsidTr="00AA6956">
        <w:tc>
          <w:tcPr>
            <w:tcW w:w="3161" w:type="dxa"/>
            <w:vAlign w:val="bottom"/>
          </w:tcPr>
          <w:p w14:paraId="6419DE7C" w14:textId="77777777" w:rsidR="00DB49DF" w:rsidRPr="00B75A64" w:rsidRDefault="00DB49DF" w:rsidP="00DB49DF">
            <w:pPr>
              <w:pStyle w:val="acctfourfigures"/>
              <w:tabs>
                <w:tab w:val="clear" w:pos="765"/>
                <w:tab w:val="decimal" w:pos="1130"/>
              </w:tabs>
              <w:spacing w:line="240" w:lineRule="exact"/>
              <w:ind w:left="-71" w:right="11"/>
              <w:rPr>
                <w:rFonts w:cs="Times New Roman"/>
                <w:szCs w:val="22"/>
              </w:rPr>
            </w:pPr>
            <w:r w:rsidRPr="00B75A64">
              <w:rPr>
                <w:rFonts w:cs="Times New Roman"/>
                <w:szCs w:val="22"/>
              </w:rPr>
              <w:t>Debt issued and borrowings</w:t>
            </w:r>
          </w:p>
        </w:tc>
        <w:tc>
          <w:tcPr>
            <w:tcW w:w="1258" w:type="dxa"/>
          </w:tcPr>
          <w:p w14:paraId="4F7922E6" w14:textId="5C33F1DE" w:rsidR="00DB49DF" w:rsidRPr="0037121E" w:rsidRDefault="00DB49DF" w:rsidP="00DB49DF">
            <w:pPr>
              <w:pStyle w:val="acctfourfigures"/>
              <w:tabs>
                <w:tab w:val="clear" w:pos="765"/>
                <w:tab w:val="decimal" w:pos="1093"/>
              </w:tabs>
              <w:spacing w:line="240" w:lineRule="exact"/>
              <w:ind w:right="-347"/>
              <w:rPr>
                <w:rFonts w:cs="Times New Roman"/>
                <w:szCs w:val="22"/>
              </w:rPr>
            </w:pPr>
            <w:r w:rsidRPr="0037121E">
              <w:rPr>
                <w:rFonts w:cs="Times New Roman"/>
                <w:szCs w:val="22"/>
              </w:rPr>
              <w:t>14,922</w:t>
            </w:r>
          </w:p>
        </w:tc>
        <w:tc>
          <w:tcPr>
            <w:tcW w:w="179" w:type="dxa"/>
            <w:vAlign w:val="bottom"/>
          </w:tcPr>
          <w:p w14:paraId="753CA1F3" w14:textId="77777777" w:rsidR="00DB49DF" w:rsidRPr="0037121E" w:rsidRDefault="00DB49DF" w:rsidP="00DB49DF">
            <w:pPr>
              <w:pStyle w:val="acctfourfigures"/>
              <w:tabs>
                <w:tab w:val="clear" w:pos="765"/>
                <w:tab w:val="decimal" w:pos="1130"/>
              </w:tabs>
              <w:spacing w:line="240" w:lineRule="exact"/>
              <w:ind w:right="11"/>
              <w:rPr>
                <w:rFonts w:cs="Times New Roman"/>
                <w:szCs w:val="22"/>
              </w:rPr>
            </w:pPr>
          </w:p>
        </w:tc>
        <w:tc>
          <w:tcPr>
            <w:tcW w:w="1353" w:type="dxa"/>
          </w:tcPr>
          <w:p w14:paraId="321DE3A9" w14:textId="38561AC5" w:rsidR="00DB49DF" w:rsidRPr="0037121E" w:rsidRDefault="00DB49DF" w:rsidP="00DB49DF">
            <w:pPr>
              <w:pStyle w:val="acctfourfigures"/>
              <w:tabs>
                <w:tab w:val="clear" w:pos="765"/>
                <w:tab w:val="decimal" w:pos="1130"/>
              </w:tabs>
              <w:spacing w:line="240" w:lineRule="exact"/>
              <w:ind w:right="11"/>
              <w:rPr>
                <w:rFonts w:cs="Times New Roman"/>
                <w:szCs w:val="22"/>
              </w:rPr>
            </w:pPr>
            <w:r w:rsidRPr="00AA6956">
              <w:rPr>
                <w:szCs w:val="22"/>
              </w:rPr>
              <w:t>2,524</w:t>
            </w:r>
          </w:p>
        </w:tc>
        <w:tc>
          <w:tcPr>
            <w:tcW w:w="229" w:type="dxa"/>
          </w:tcPr>
          <w:p w14:paraId="3FB391F4" w14:textId="77777777" w:rsidR="00DB49DF" w:rsidRPr="0037121E" w:rsidRDefault="00DB49DF" w:rsidP="00DB49DF">
            <w:pPr>
              <w:pStyle w:val="acctfourfigures"/>
              <w:tabs>
                <w:tab w:val="clear" w:pos="765"/>
                <w:tab w:val="decimal" w:pos="1130"/>
              </w:tabs>
              <w:spacing w:line="240" w:lineRule="exact"/>
              <w:ind w:right="11"/>
              <w:rPr>
                <w:rFonts w:cs="Times New Roman"/>
                <w:szCs w:val="22"/>
              </w:rPr>
            </w:pPr>
          </w:p>
        </w:tc>
        <w:tc>
          <w:tcPr>
            <w:tcW w:w="1394" w:type="dxa"/>
          </w:tcPr>
          <w:p w14:paraId="66F30306" w14:textId="5A4DCC29" w:rsidR="00DB49DF" w:rsidRPr="0028034F" w:rsidRDefault="00DB49DF" w:rsidP="0028034F">
            <w:pPr>
              <w:pStyle w:val="acctfourfigures"/>
              <w:tabs>
                <w:tab w:val="clear" w:pos="765"/>
                <w:tab w:val="decimal" w:pos="1130"/>
              </w:tabs>
              <w:spacing w:line="240" w:lineRule="exact"/>
              <w:rPr>
                <w:rFonts w:cs="Times New Roman"/>
                <w:szCs w:val="22"/>
              </w:rPr>
            </w:pPr>
            <w:r w:rsidRPr="0028034F">
              <w:rPr>
                <w:rFonts w:cs="Times New Roman"/>
                <w:szCs w:val="22"/>
              </w:rPr>
              <w:t>-</w:t>
            </w:r>
          </w:p>
        </w:tc>
        <w:tc>
          <w:tcPr>
            <w:tcW w:w="181" w:type="dxa"/>
          </w:tcPr>
          <w:p w14:paraId="13C7DEAA" w14:textId="77777777" w:rsidR="00DB49DF" w:rsidRPr="0037121E" w:rsidRDefault="00DB49DF" w:rsidP="00DB49DF">
            <w:pPr>
              <w:pStyle w:val="acctfourfigures"/>
              <w:tabs>
                <w:tab w:val="clear" w:pos="765"/>
                <w:tab w:val="decimal" w:pos="1130"/>
              </w:tabs>
              <w:spacing w:line="240" w:lineRule="exact"/>
              <w:ind w:right="11"/>
              <w:rPr>
                <w:rFonts w:cs="Times New Roman"/>
                <w:szCs w:val="22"/>
              </w:rPr>
            </w:pPr>
          </w:p>
        </w:tc>
        <w:tc>
          <w:tcPr>
            <w:tcW w:w="1352" w:type="dxa"/>
          </w:tcPr>
          <w:p w14:paraId="75B5DF4B" w14:textId="759E1D81" w:rsidR="00DB49DF" w:rsidRPr="0037121E" w:rsidRDefault="00DB49DF" w:rsidP="00DB49DF">
            <w:pPr>
              <w:pStyle w:val="acctfourfigures"/>
              <w:tabs>
                <w:tab w:val="clear" w:pos="765"/>
                <w:tab w:val="decimal" w:pos="1130"/>
              </w:tabs>
              <w:spacing w:line="240" w:lineRule="exact"/>
              <w:ind w:right="11"/>
              <w:rPr>
                <w:rFonts w:cs="Times New Roman"/>
                <w:szCs w:val="22"/>
              </w:rPr>
            </w:pPr>
            <w:r w:rsidRPr="00AA6956">
              <w:rPr>
                <w:szCs w:val="22"/>
              </w:rPr>
              <w:t>17,446</w:t>
            </w:r>
          </w:p>
        </w:tc>
      </w:tr>
      <w:tr w:rsidR="00DB49DF" w:rsidRPr="006456CE" w14:paraId="4B00C23B" w14:textId="77777777" w:rsidTr="00AA6956">
        <w:tc>
          <w:tcPr>
            <w:tcW w:w="3161" w:type="dxa"/>
            <w:vAlign w:val="bottom"/>
          </w:tcPr>
          <w:p w14:paraId="1E974B75" w14:textId="77777777" w:rsidR="00DB49DF" w:rsidRPr="00B75A64" w:rsidRDefault="00DB49DF" w:rsidP="00DB49DF">
            <w:pPr>
              <w:spacing w:line="240" w:lineRule="exact"/>
              <w:ind w:left="-70"/>
              <w:rPr>
                <w:rFonts w:cs="Times New Roman"/>
                <w:szCs w:val="22"/>
              </w:rPr>
            </w:pPr>
            <w:r w:rsidRPr="00B75A64">
              <w:rPr>
                <w:rFonts w:cs="Times New Roman"/>
                <w:szCs w:val="22"/>
              </w:rPr>
              <w:t xml:space="preserve">Provisions </w:t>
            </w:r>
          </w:p>
        </w:tc>
        <w:tc>
          <w:tcPr>
            <w:tcW w:w="1258" w:type="dxa"/>
          </w:tcPr>
          <w:p w14:paraId="2D368C4A" w14:textId="64A15730" w:rsidR="00DB49DF" w:rsidRPr="0037121E" w:rsidRDefault="00DB49DF" w:rsidP="00DB49DF">
            <w:pPr>
              <w:pStyle w:val="acctfourfigures"/>
              <w:tabs>
                <w:tab w:val="clear" w:pos="765"/>
                <w:tab w:val="decimal" w:pos="1093"/>
              </w:tabs>
              <w:spacing w:line="240" w:lineRule="exact"/>
              <w:ind w:right="-347"/>
              <w:rPr>
                <w:rFonts w:cs="Times New Roman"/>
                <w:szCs w:val="22"/>
              </w:rPr>
            </w:pPr>
            <w:r w:rsidRPr="0037121E">
              <w:rPr>
                <w:rFonts w:cs="Times New Roman"/>
                <w:szCs w:val="22"/>
              </w:rPr>
              <w:t>71,462</w:t>
            </w:r>
          </w:p>
        </w:tc>
        <w:tc>
          <w:tcPr>
            <w:tcW w:w="179" w:type="dxa"/>
            <w:vAlign w:val="bottom"/>
          </w:tcPr>
          <w:p w14:paraId="20B0C2FC" w14:textId="77777777" w:rsidR="00DB49DF" w:rsidRPr="0037121E" w:rsidRDefault="00DB49DF" w:rsidP="00DB49DF">
            <w:pPr>
              <w:pStyle w:val="acctfourfigures"/>
              <w:tabs>
                <w:tab w:val="clear" w:pos="765"/>
                <w:tab w:val="decimal" w:pos="1130"/>
              </w:tabs>
              <w:spacing w:line="240" w:lineRule="exact"/>
              <w:ind w:right="11"/>
              <w:rPr>
                <w:rFonts w:cs="Times New Roman"/>
                <w:szCs w:val="22"/>
              </w:rPr>
            </w:pPr>
          </w:p>
        </w:tc>
        <w:tc>
          <w:tcPr>
            <w:tcW w:w="1353" w:type="dxa"/>
          </w:tcPr>
          <w:p w14:paraId="3834F7B1" w14:textId="4E753B04" w:rsidR="00DB49DF" w:rsidRPr="0037121E" w:rsidRDefault="00DB49DF" w:rsidP="00DB49DF">
            <w:pPr>
              <w:pStyle w:val="acctfourfigures"/>
              <w:tabs>
                <w:tab w:val="clear" w:pos="765"/>
                <w:tab w:val="decimal" w:pos="1130"/>
              </w:tabs>
              <w:spacing w:line="240" w:lineRule="exact"/>
              <w:ind w:right="11"/>
              <w:rPr>
                <w:rFonts w:cs="Times New Roman"/>
                <w:szCs w:val="22"/>
              </w:rPr>
            </w:pPr>
            <w:r w:rsidRPr="00AA6956">
              <w:rPr>
                <w:szCs w:val="22"/>
              </w:rPr>
              <w:t>9,</w:t>
            </w:r>
            <w:r w:rsidR="00E7564D" w:rsidRPr="0037121E">
              <w:rPr>
                <w:szCs w:val="22"/>
              </w:rPr>
              <w:t>38</w:t>
            </w:r>
            <w:r w:rsidR="00CD6477">
              <w:rPr>
                <w:szCs w:val="22"/>
              </w:rPr>
              <w:t>9</w:t>
            </w:r>
          </w:p>
        </w:tc>
        <w:tc>
          <w:tcPr>
            <w:tcW w:w="229" w:type="dxa"/>
          </w:tcPr>
          <w:p w14:paraId="630F1957" w14:textId="77777777" w:rsidR="00DB49DF" w:rsidRPr="0037121E" w:rsidRDefault="00DB49DF" w:rsidP="00DB49DF">
            <w:pPr>
              <w:pStyle w:val="acctfourfigures"/>
              <w:tabs>
                <w:tab w:val="clear" w:pos="765"/>
                <w:tab w:val="decimal" w:pos="1130"/>
              </w:tabs>
              <w:spacing w:line="240" w:lineRule="exact"/>
              <w:ind w:right="11"/>
              <w:rPr>
                <w:rFonts w:cs="Times New Roman"/>
                <w:szCs w:val="22"/>
              </w:rPr>
            </w:pPr>
          </w:p>
        </w:tc>
        <w:tc>
          <w:tcPr>
            <w:tcW w:w="1394" w:type="dxa"/>
          </w:tcPr>
          <w:p w14:paraId="554C08DA" w14:textId="7725A482" w:rsidR="00DB49DF" w:rsidRPr="0037121E" w:rsidRDefault="0008183D" w:rsidP="0028034F">
            <w:pPr>
              <w:pStyle w:val="acctfourfigures"/>
              <w:tabs>
                <w:tab w:val="clear" w:pos="765"/>
                <w:tab w:val="decimal" w:pos="1130"/>
              </w:tabs>
              <w:spacing w:line="240" w:lineRule="exact"/>
              <w:rPr>
                <w:rFonts w:cs="Times New Roman"/>
                <w:szCs w:val="22"/>
              </w:rPr>
            </w:pPr>
            <w:r w:rsidRPr="0028034F">
              <w:rPr>
                <w:rFonts w:cs="Times New Roman"/>
                <w:szCs w:val="22"/>
              </w:rPr>
              <w:t>-</w:t>
            </w:r>
          </w:p>
        </w:tc>
        <w:tc>
          <w:tcPr>
            <w:tcW w:w="181" w:type="dxa"/>
          </w:tcPr>
          <w:p w14:paraId="60FC82C3" w14:textId="77777777" w:rsidR="00DB49DF" w:rsidRPr="0037121E" w:rsidRDefault="00DB49DF" w:rsidP="00DB49DF">
            <w:pPr>
              <w:pStyle w:val="acctfourfigures"/>
              <w:tabs>
                <w:tab w:val="clear" w:pos="765"/>
                <w:tab w:val="decimal" w:pos="1130"/>
              </w:tabs>
              <w:spacing w:line="240" w:lineRule="exact"/>
              <w:ind w:right="11"/>
              <w:rPr>
                <w:rFonts w:cs="Times New Roman"/>
                <w:szCs w:val="22"/>
              </w:rPr>
            </w:pPr>
          </w:p>
        </w:tc>
        <w:tc>
          <w:tcPr>
            <w:tcW w:w="1352" w:type="dxa"/>
          </w:tcPr>
          <w:p w14:paraId="52315E70" w14:textId="01B9E8A7" w:rsidR="00DB49DF" w:rsidRPr="0037121E" w:rsidRDefault="00DB49DF" w:rsidP="00DB49DF">
            <w:pPr>
              <w:pStyle w:val="acctfourfigures"/>
              <w:tabs>
                <w:tab w:val="clear" w:pos="765"/>
                <w:tab w:val="decimal" w:pos="1130"/>
              </w:tabs>
              <w:spacing w:line="240" w:lineRule="exact"/>
              <w:ind w:right="11"/>
              <w:rPr>
                <w:rFonts w:cs="Times New Roman"/>
                <w:szCs w:val="22"/>
              </w:rPr>
            </w:pPr>
            <w:r w:rsidRPr="00AA6956">
              <w:rPr>
                <w:szCs w:val="22"/>
              </w:rPr>
              <w:t>80,85</w:t>
            </w:r>
            <w:r w:rsidR="00CD6477">
              <w:rPr>
                <w:szCs w:val="22"/>
              </w:rPr>
              <w:t>1</w:t>
            </w:r>
          </w:p>
        </w:tc>
      </w:tr>
      <w:tr w:rsidR="00DB49DF" w:rsidRPr="006456CE" w14:paraId="10DF5F05" w14:textId="77777777" w:rsidTr="00AA6956">
        <w:tc>
          <w:tcPr>
            <w:tcW w:w="3161" w:type="dxa"/>
            <w:vAlign w:val="bottom"/>
          </w:tcPr>
          <w:p w14:paraId="77283F93" w14:textId="77777777" w:rsidR="00DB49DF" w:rsidRPr="00B75A64" w:rsidRDefault="00DB49DF" w:rsidP="00DB49DF">
            <w:pPr>
              <w:spacing w:line="240" w:lineRule="exact"/>
              <w:ind w:left="-70"/>
              <w:rPr>
                <w:rFonts w:cs="Times New Roman"/>
                <w:szCs w:val="22"/>
              </w:rPr>
            </w:pPr>
            <w:r w:rsidRPr="00B75A64">
              <w:rPr>
                <w:rFonts w:cs="Times New Roman"/>
                <w:szCs w:val="22"/>
              </w:rPr>
              <w:t>Lease liabilities</w:t>
            </w:r>
          </w:p>
        </w:tc>
        <w:tc>
          <w:tcPr>
            <w:tcW w:w="1258" w:type="dxa"/>
          </w:tcPr>
          <w:p w14:paraId="5E1BEB0D" w14:textId="74375FF8" w:rsidR="00DB49DF" w:rsidRPr="0037121E" w:rsidRDefault="00DB49DF" w:rsidP="00DB49DF">
            <w:pPr>
              <w:pStyle w:val="acctfourfigures"/>
              <w:tabs>
                <w:tab w:val="clear" w:pos="765"/>
                <w:tab w:val="decimal" w:pos="1093"/>
              </w:tabs>
              <w:spacing w:line="240" w:lineRule="exact"/>
              <w:ind w:right="-347"/>
              <w:rPr>
                <w:rFonts w:cs="Times New Roman"/>
                <w:szCs w:val="22"/>
              </w:rPr>
            </w:pPr>
            <w:r w:rsidRPr="0037121E">
              <w:rPr>
                <w:rFonts w:cs="Times New Roman"/>
                <w:szCs w:val="22"/>
              </w:rPr>
              <w:t>181,087</w:t>
            </w:r>
          </w:p>
        </w:tc>
        <w:tc>
          <w:tcPr>
            <w:tcW w:w="179" w:type="dxa"/>
            <w:vAlign w:val="bottom"/>
          </w:tcPr>
          <w:p w14:paraId="70154D47" w14:textId="77777777" w:rsidR="00DB49DF" w:rsidRPr="0037121E" w:rsidRDefault="00DB49DF" w:rsidP="00DB49DF">
            <w:pPr>
              <w:pStyle w:val="acctfourfigures"/>
              <w:tabs>
                <w:tab w:val="clear" w:pos="765"/>
                <w:tab w:val="decimal" w:pos="1130"/>
              </w:tabs>
              <w:spacing w:line="240" w:lineRule="exact"/>
              <w:ind w:right="11"/>
              <w:rPr>
                <w:rFonts w:cs="Times New Roman"/>
                <w:szCs w:val="22"/>
                <w:highlight w:val="yellow"/>
              </w:rPr>
            </w:pPr>
          </w:p>
        </w:tc>
        <w:tc>
          <w:tcPr>
            <w:tcW w:w="1353" w:type="dxa"/>
          </w:tcPr>
          <w:p w14:paraId="7C428AC9" w14:textId="1AD21B78" w:rsidR="00DB49DF" w:rsidRPr="0037121E" w:rsidRDefault="00DB49DF" w:rsidP="00DB49DF">
            <w:pPr>
              <w:pStyle w:val="acctfourfigures"/>
              <w:tabs>
                <w:tab w:val="clear" w:pos="765"/>
                <w:tab w:val="decimal" w:pos="1130"/>
              </w:tabs>
              <w:spacing w:line="240" w:lineRule="exact"/>
              <w:ind w:right="11"/>
              <w:rPr>
                <w:rFonts w:cs="Times New Roman"/>
                <w:szCs w:val="22"/>
                <w:highlight w:val="yellow"/>
              </w:rPr>
            </w:pPr>
            <w:r w:rsidRPr="00AA6956">
              <w:rPr>
                <w:szCs w:val="22"/>
              </w:rPr>
              <w:t>36,</w:t>
            </w:r>
            <w:r w:rsidR="00DD2F14" w:rsidRPr="0037121E">
              <w:rPr>
                <w:szCs w:val="22"/>
              </w:rPr>
              <w:t>47</w:t>
            </w:r>
            <w:r w:rsidR="00CD6477">
              <w:rPr>
                <w:szCs w:val="22"/>
              </w:rPr>
              <w:t>4</w:t>
            </w:r>
          </w:p>
        </w:tc>
        <w:tc>
          <w:tcPr>
            <w:tcW w:w="229" w:type="dxa"/>
          </w:tcPr>
          <w:p w14:paraId="1FD333BD" w14:textId="77777777" w:rsidR="00DB49DF" w:rsidRPr="0037121E" w:rsidRDefault="00DB49DF" w:rsidP="00DB49DF">
            <w:pPr>
              <w:pStyle w:val="acctfourfigures"/>
              <w:tabs>
                <w:tab w:val="clear" w:pos="765"/>
                <w:tab w:val="decimal" w:pos="1130"/>
              </w:tabs>
              <w:spacing w:line="240" w:lineRule="exact"/>
              <w:ind w:right="11"/>
              <w:rPr>
                <w:rFonts w:cs="Times New Roman"/>
                <w:szCs w:val="22"/>
                <w:highlight w:val="yellow"/>
              </w:rPr>
            </w:pPr>
          </w:p>
        </w:tc>
        <w:tc>
          <w:tcPr>
            <w:tcW w:w="1394" w:type="dxa"/>
          </w:tcPr>
          <w:p w14:paraId="047490BD" w14:textId="3E3E809C" w:rsidR="00DB49DF" w:rsidRPr="0028034F" w:rsidRDefault="00DB49DF" w:rsidP="0028034F">
            <w:pPr>
              <w:pStyle w:val="acctfourfigures"/>
              <w:tabs>
                <w:tab w:val="clear" w:pos="765"/>
                <w:tab w:val="decimal" w:pos="1130"/>
              </w:tabs>
              <w:spacing w:line="240" w:lineRule="exact"/>
              <w:rPr>
                <w:rFonts w:cs="Times New Roman"/>
                <w:szCs w:val="22"/>
              </w:rPr>
            </w:pPr>
            <w:r w:rsidRPr="0028034F">
              <w:rPr>
                <w:rFonts w:cs="Times New Roman"/>
                <w:szCs w:val="22"/>
              </w:rPr>
              <w:t>-</w:t>
            </w:r>
          </w:p>
        </w:tc>
        <w:tc>
          <w:tcPr>
            <w:tcW w:w="181" w:type="dxa"/>
          </w:tcPr>
          <w:p w14:paraId="06E1432F" w14:textId="77777777" w:rsidR="00DB49DF" w:rsidRPr="0037121E" w:rsidRDefault="00DB49DF" w:rsidP="00DB49DF">
            <w:pPr>
              <w:pStyle w:val="acctfourfigures"/>
              <w:tabs>
                <w:tab w:val="clear" w:pos="765"/>
                <w:tab w:val="decimal" w:pos="1130"/>
              </w:tabs>
              <w:spacing w:line="240" w:lineRule="exact"/>
              <w:ind w:right="11"/>
              <w:rPr>
                <w:rFonts w:cs="Times New Roman"/>
                <w:szCs w:val="22"/>
                <w:highlight w:val="yellow"/>
              </w:rPr>
            </w:pPr>
          </w:p>
        </w:tc>
        <w:tc>
          <w:tcPr>
            <w:tcW w:w="1352" w:type="dxa"/>
          </w:tcPr>
          <w:p w14:paraId="0ADB0F1C" w14:textId="463764E1" w:rsidR="00DB49DF" w:rsidRPr="0037121E" w:rsidRDefault="00DB49DF" w:rsidP="00DB49DF">
            <w:pPr>
              <w:pStyle w:val="acctfourfigures"/>
              <w:tabs>
                <w:tab w:val="clear" w:pos="765"/>
                <w:tab w:val="decimal" w:pos="1130"/>
              </w:tabs>
              <w:spacing w:line="240" w:lineRule="exact"/>
              <w:ind w:right="11"/>
              <w:rPr>
                <w:rFonts w:cs="Times New Roman"/>
                <w:szCs w:val="22"/>
                <w:highlight w:val="yellow"/>
              </w:rPr>
            </w:pPr>
            <w:r w:rsidRPr="00AA6956">
              <w:rPr>
                <w:szCs w:val="22"/>
              </w:rPr>
              <w:t>217,56</w:t>
            </w:r>
            <w:r w:rsidR="00CD6477">
              <w:rPr>
                <w:szCs w:val="22"/>
              </w:rPr>
              <w:t>1</w:t>
            </w:r>
          </w:p>
        </w:tc>
      </w:tr>
      <w:tr w:rsidR="00DB49DF" w:rsidRPr="006456CE" w14:paraId="681B9ECF" w14:textId="77777777" w:rsidTr="00AA6956">
        <w:tc>
          <w:tcPr>
            <w:tcW w:w="3161" w:type="dxa"/>
            <w:vAlign w:val="bottom"/>
          </w:tcPr>
          <w:p w14:paraId="644CFEFB" w14:textId="4FACE62D" w:rsidR="00DB49DF" w:rsidRPr="00AA6956" w:rsidRDefault="00DB49DF" w:rsidP="00DB49DF">
            <w:pPr>
              <w:spacing w:line="240" w:lineRule="exact"/>
              <w:ind w:left="-70"/>
              <w:rPr>
                <w:rFonts w:cs="Times New Roman"/>
                <w:szCs w:val="22"/>
                <w:lang w:val="en-US" w:bidi="th-TH"/>
              </w:rPr>
            </w:pPr>
            <w:r w:rsidRPr="00B75A64">
              <w:rPr>
                <w:rFonts w:cs="Times New Roman"/>
                <w:szCs w:val="22"/>
              </w:rPr>
              <w:t xml:space="preserve">Reserve for </w:t>
            </w:r>
            <w:r w:rsidRPr="00AA6956">
              <w:rPr>
                <w:rFonts w:cs="Times New Roman"/>
                <w:szCs w:val="22"/>
                <w:lang w:val="en-US" w:bidi="th-TH"/>
              </w:rPr>
              <w:t>cash flow hedges</w:t>
            </w:r>
          </w:p>
        </w:tc>
        <w:tc>
          <w:tcPr>
            <w:tcW w:w="1258" w:type="dxa"/>
          </w:tcPr>
          <w:p w14:paraId="78DEDDEA" w14:textId="70AB6875" w:rsidR="00DB49DF" w:rsidRPr="0037121E" w:rsidRDefault="00DB49DF" w:rsidP="00DB49DF">
            <w:pPr>
              <w:pStyle w:val="acctfourfigures"/>
              <w:tabs>
                <w:tab w:val="clear" w:pos="765"/>
                <w:tab w:val="decimal" w:pos="1093"/>
              </w:tabs>
              <w:spacing w:line="240" w:lineRule="exact"/>
              <w:ind w:right="-347"/>
              <w:rPr>
                <w:rFonts w:cs="Times New Roman"/>
                <w:szCs w:val="22"/>
              </w:rPr>
            </w:pPr>
            <w:r w:rsidRPr="0037121E">
              <w:rPr>
                <w:rFonts w:cs="Times New Roman"/>
                <w:szCs w:val="22"/>
              </w:rPr>
              <w:t>4,015</w:t>
            </w:r>
          </w:p>
        </w:tc>
        <w:tc>
          <w:tcPr>
            <w:tcW w:w="179" w:type="dxa"/>
            <w:vAlign w:val="bottom"/>
          </w:tcPr>
          <w:p w14:paraId="18F44815" w14:textId="77777777" w:rsidR="00DB49DF" w:rsidRPr="0037121E" w:rsidRDefault="00DB49DF" w:rsidP="00DB49DF">
            <w:pPr>
              <w:pStyle w:val="acctfourfigures"/>
              <w:tabs>
                <w:tab w:val="clear" w:pos="765"/>
                <w:tab w:val="decimal" w:pos="1130"/>
              </w:tabs>
              <w:spacing w:line="240" w:lineRule="exact"/>
              <w:ind w:right="11"/>
              <w:rPr>
                <w:rFonts w:cs="Times New Roman"/>
                <w:szCs w:val="22"/>
              </w:rPr>
            </w:pPr>
          </w:p>
        </w:tc>
        <w:tc>
          <w:tcPr>
            <w:tcW w:w="1353" w:type="dxa"/>
          </w:tcPr>
          <w:p w14:paraId="6E7DFAA9" w14:textId="5AB48E0E" w:rsidR="00DB49DF" w:rsidRPr="0037121E" w:rsidRDefault="00DB49DF" w:rsidP="00DB49DF">
            <w:pPr>
              <w:pStyle w:val="acctfourfigures"/>
              <w:tabs>
                <w:tab w:val="clear" w:pos="765"/>
                <w:tab w:val="decimal" w:pos="1130"/>
              </w:tabs>
              <w:spacing w:line="240" w:lineRule="exact"/>
              <w:ind w:right="11"/>
              <w:rPr>
                <w:rFonts w:cs="Times New Roman"/>
                <w:szCs w:val="22"/>
              </w:rPr>
            </w:pPr>
            <w:r w:rsidRPr="00AA6956">
              <w:rPr>
                <w:szCs w:val="22"/>
              </w:rPr>
              <w:t>-</w:t>
            </w:r>
          </w:p>
        </w:tc>
        <w:tc>
          <w:tcPr>
            <w:tcW w:w="229" w:type="dxa"/>
          </w:tcPr>
          <w:p w14:paraId="7206059A" w14:textId="77777777" w:rsidR="00DB49DF" w:rsidRPr="0037121E" w:rsidRDefault="00DB49DF" w:rsidP="00DB49DF">
            <w:pPr>
              <w:pStyle w:val="acctfourfigures"/>
              <w:tabs>
                <w:tab w:val="clear" w:pos="765"/>
                <w:tab w:val="decimal" w:pos="1130"/>
              </w:tabs>
              <w:spacing w:line="240" w:lineRule="exact"/>
              <w:ind w:right="11"/>
              <w:rPr>
                <w:rFonts w:cs="Times New Roman"/>
                <w:szCs w:val="22"/>
              </w:rPr>
            </w:pPr>
          </w:p>
        </w:tc>
        <w:tc>
          <w:tcPr>
            <w:tcW w:w="1394" w:type="dxa"/>
          </w:tcPr>
          <w:p w14:paraId="6C11C779" w14:textId="5BBA9450" w:rsidR="00DB49DF" w:rsidRPr="0037121E" w:rsidRDefault="00DB49DF" w:rsidP="0028034F">
            <w:pPr>
              <w:pStyle w:val="acctfourfigures"/>
              <w:tabs>
                <w:tab w:val="clear" w:pos="765"/>
                <w:tab w:val="decimal" w:pos="1130"/>
              </w:tabs>
              <w:spacing w:line="240" w:lineRule="exact"/>
              <w:rPr>
                <w:rFonts w:cs="Times New Roman"/>
                <w:szCs w:val="22"/>
              </w:rPr>
            </w:pPr>
            <w:r w:rsidRPr="0028034F">
              <w:rPr>
                <w:rFonts w:cs="Times New Roman"/>
                <w:szCs w:val="22"/>
              </w:rPr>
              <w:t>3,483</w:t>
            </w:r>
          </w:p>
        </w:tc>
        <w:tc>
          <w:tcPr>
            <w:tcW w:w="181" w:type="dxa"/>
          </w:tcPr>
          <w:p w14:paraId="011E67C5" w14:textId="77777777" w:rsidR="00DB49DF" w:rsidRPr="0037121E" w:rsidRDefault="00DB49DF" w:rsidP="00DB49DF">
            <w:pPr>
              <w:pStyle w:val="acctfourfigures"/>
              <w:tabs>
                <w:tab w:val="clear" w:pos="765"/>
                <w:tab w:val="decimal" w:pos="1130"/>
              </w:tabs>
              <w:spacing w:line="240" w:lineRule="exact"/>
              <w:ind w:right="11"/>
              <w:rPr>
                <w:rFonts w:cs="Times New Roman"/>
                <w:szCs w:val="22"/>
              </w:rPr>
            </w:pPr>
          </w:p>
        </w:tc>
        <w:tc>
          <w:tcPr>
            <w:tcW w:w="1352" w:type="dxa"/>
          </w:tcPr>
          <w:p w14:paraId="067F98F5" w14:textId="1FD8AA1D" w:rsidR="00DB49DF" w:rsidRPr="0037121E" w:rsidRDefault="00DB49DF" w:rsidP="00DB49DF">
            <w:pPr>
              <w:pStyle w:val="acctfourfigures"/>
              <w:tabs>
                <w:tab w:val="clear" w:pos="765"/>
                <w:tab w:val="decimal" w:pos="1130"/>
              </w:tabs>
              <w:spacing w:line="240" w:lineRule="exact"/>
              <w:ind w:right="11"/>
              <w:rPr>
                <w:rFonts w:cs="Times New Roman"/>
                <w:szCs w:val="22"/>
              </w:rPr>
            </w:pPr>
            <w:r w:rsidRPr="00AA6956">
              <w:rPr>
                <w:szCs w:val="22"/>
              </w:rPr>
              <w:t>7,498</w:t>
            </w:r>
          </w:p>
        </w:tc>
      </w:tr>
      <w:tr w:rsidR="00DB49DF" w:rsidRPr="006456CE" w14:paraId="7B1190B1" w14:textId="77777777" w:rsidTr="00FE304D">
        <w:tc>
          <w:tcPr>
            <w:tcW w:w="3161" w:type="dxa"/>
            <w:vAlign w:val="bottom"/>
          </w:tcPr>
          <w:p w14:paraId="06A84C31" w14:textId="77777777" w:rsidR="00DB49DF" w:rsidRPr="00B75A64" w:rsidRDefault="00DB49DF" w:rsidP="00DB49DF">
            <w:pPr>
              <w:spacing w:line="240" w:lineRule="exact"/>
              <w:ind w:left="-70" w:right="-126"/>
              <w:rPr>
                <w:rFonts w:cs="Times New Roman"/>
                <w:b/>
                <w:bCs/>
                <w:i/>
                <w:iCs/>
                <w:szCs w:val="22"/>
              </w:rPr>
            </w:pPr>
            <w:r w:rsidRPr="00B75A64">
              <w:rPr>
                <w:rFonts w:cs="Times New Roman"/>
                <w:b/>
                <w:bCs/>
                <w:szCs w:val="22"/>
              </w:rPr>
              <w:t>Total</w:t>
            </w:r>
          </w:p>
        </w:tc>
        <w:tc>
          <w:tcPr>
            <w:tcW w:w="1258" w:type="dxa"/>
            <w:tcBorders>
              <w:top w:val="single" w:sz="4" w:space="0" w:color="auto"/>
              <w:bottom w:val="single" w:sz="4" w:space="0" w:color="auto"/>
            </w:tcBorders>
          </w:tcPr>
          <w:p w14:paraId="017FB7FD" w14:textId="18AF175D" w:rsidR="00DB49DF" w:rsidRPr="0037121E" w:rsidRDefault="00DB49DF" w:rsidP="00DB49DF">
            <w:pPr>
              <w:pStyle w:val="acctfourfigures"/>
              <w:tabs>
                <w:tab w:val="clear" w:pos="765"/>
                <w:tab w:val="decimal" w:pos="1093"/>
              </w:tabs>
              <w:spacing w:line="240" w:lineRule="exact"/>
              <w:ind w:right="-347"/>
              <w:rPr>
                <w:rFonts w:cs="Times New Roman"/>
                <w:b/>
                <w:bCs/>
                <w:szCs w:val="22"/>
              </w:rPr>
            </w:pPr>
            <w:r w:rsidRPr="0037121E">
              <w:rPr>
                <w:rFonts w:cs="Times New Roman"/>
                <w:b/>
                <w:bCs/>
                <w:szCs w:val="22"/>
              </w:rPr>
              <w:t>272,850</w:t>
            </w:r>
          </w:p>
        </w:tc>
        <w:tc>
          <w:tcPr>
            <w:tcW w:w="179" w:type="dxa"/>
          </w:tcPr>
          <w:p w14:paraId="1BC223A1" w14:textId="77777777" w:rsidR="00DB49DF" w:rsidRPr="0037121E" w:rsidRDefault="00DB49DF" w:rsidP="00DB49DF">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bottom w:val="single" w:sz="4" w:space="0" w:color="auto"/>
            </w:tcBorders>
          </w:tcPr>
          <w:p w14:paraId="01DD8C3E" w14:textId="361CB22B" w:rsidR="00DB49DF" w:rsidRPr="0037121E" w:rsidRDefault="00E07361" w:rsidP="00DB49DF">
            <w:pPr>
              <w:pStyle w:val="acctfourfigures"/>
              <w:tabs>
                <w:tab w:val="clear" w:pos="765"/>
                <w:tab w:val="decimal" w:pos="1130"/>
              </w:tabs>
              <w:spacing w:line="240" w:lineRule="exact"/>
              <w:rPr>
                <w:rFonts w:cs="Times New Roman"/>
                <w:b/>
                <w:bCs/>
                <w:szCs w:val="22"/>
              </w:rPr>
            </w:pPr>
            <w:r>
              <w:rPr>
                <w:b/>
                <w:bCs/>
                <w:szCs w:val="22"/>
              </w:rPr>
              <w:t>5</w:t>
            </w:r>
            <w:r w:rsidR="007B6727">
              <w:rPr>
                <w:b/>
                <w:bCs/>
                <w:szCs w:val="22"/>
              </w:rPr>
              <w:t>2,005</w:t>
            </w:r>
          </w:p>
        </w:tc>
        <w:tc>
          <w:tcPr>
            <w:tcW w:w="229" w:type="dxa"/>
          </w:tcPr>
          <w:p w14:paraId="2B59E0B5" w14:textId="77777777" w:rsidR="00DB49DF" w:rsidRPr="0037121E" w:rsidRDefault="00DB49DF" w:rsidP="00DB49DF">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bottom w:val="single" w:sz="4" w:space="0" w:color="auto"/>
            </w:tcBorders>
          </w:tcPr>
          <w:p w14:paraId="320E481A" w14:textId="770AB1C5" w:rsidR="00DB49DF" w:rsidRPr="0037121E" w:rsidRDefault="00DB49DF" w:rsidP="00DB49DF">
            <w:pPr>
              <w:tabs>
                <w:tab w:val="decimal" w:pos="1130"/>
              </w:tabs>
              <w:rPr>
                <w:rFonts w:cs="Times New Roman"/>
                <w:b/>
                <w:bCs/>
                <w:szCs w:val="22"/>
              </w:rPr>
            </w:pPr>
            <w:r w:rsidRPr="00AA6956">
              <w:rPr>
                <w:b/>
                <w:bCs/>
                <w:szCs w:val="22"/>
              </w:rPr>
              <w:t>3,06</w:t>
            </w:r>
            <w:r w:rsidR="00770474">
              <w:rPr>
                <w:b/>
                <w:bCs/>
                <w:szCs w:val="22"/>
              </w:rPr>
              <w:t>7</w:t>
            </w:r>
          </w:p>
        </w:tc>
        <w:tc>
          <w:tcPr>
            <w:tcW w:w="181" w:type="dxa"/>
          </w:tcPr>
          <w:p w14:paraId="68F0D317" w14:textId="77777777" w:rsidR="00DB49DF" w:rsidRPr="0037121E" w:rsidRDefault="00DB49DF" w:rsidP="00DB49DF">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bottom w:val="single" w:sz="4" w:space="0" w:color="auto"/>
            </w:tcBorders>
          </w:tcPr>
          <w:p w14:paraId="79DF000B" w14:textId="05EBF1B8" w:rsidR="00DB49DF" w:rsidRPr="0037121E" w:rsidRDefault="00DB49DF" w:rsidP="00DB49DF">
            <w:pPr>
              <w:pStyle w:val="acctfourfigures"/>
              <w:tabs>
                <w:tab w:val="clear" w:pos="765"/>
                <w:tab w:val="decimal" w:pos="1130"/>
              </w:tabs>
              <w:spacing w:line="240" w:lineRule="exact"/>
              <w:rPr>
                <w:rFonts w:cs="Times New Roman"/>
                <w:b/>
                <w:bCs/>
                <w:szCs w:val="22"/>
              </w:rPr>
            </w:pPr>
            <w:r w:rsidRPr="00AA6956">
              <w:rPr>
                <w:b/>
                <w:bCs/>
                <w:szCs w:val="22"/>
              </w:rPr>
              <w:t>3</w:t>
            </w:r>
            <w:r w:rsidR="00E07361">
              <w:rPr>
                <w:b/>
                <w:bCs/>
                <w:szCs w:val="22"/>
              </w:rPr>
              <w:t>27,922</w:t>
            </w:r>
          </w:p>
        </w:tc>
      </w:tr>
      <w:tr w:rsidR="00E5423B" w:rsidRPr="00C31A7B" w14:paraId="2430987A" w14:textId="77777777" w:rsidTr="00FE304D">
        <w:tc>
          <w:tcPr>
            <w:tcW w:w="3161" w:type="dxa"/>
            <w:vAlign w:val="bottom"/>
          </w:tcPr>
          <w:p w14:paraId="390C7AF3" w14:textId="77777777" w:rsidR="00E5423B" w:rsidRPr="00AA6956" w:rsidRDefault="00E5423B" w:rsidP="00E5423B">
            <w:pPr>
              <w:ind w:left="-70" w:right="-126"/>
              <w:rPr>
                <w:rFonts w:cs="Times New Roman"/>
                <w:b/>
                <w:bCs/>
                <w:sz w:val="18"/>
                <w:szCs w:val="18"/>
              </w:rPr>
            </w:pPr>
          </w:p>
        </w:tc>
        <w:tc>
          <w:tcPr>
            <w:tcW w:w="1258" w:type="dxa"/>
          </w:tcPr>
          <w:p w14:paraId="2ED57E24" w14:textId="77777777" w:rsidR="00E5423B" w:rsidRPr="00AA6956" w:rsidRDefault="00E5423B" w:rsidP="00E5423B">
            <w:pPr>
              <w:pStyle w:val="acctfourfigures"/>
              <w:tabs>
                <w:tab w:val="clear" w:pos="765"/>
                <w:tab w:val="decimal" w:pos="1093"/>
              </w:tabs>
              <w:ind w:right="-347"/>
              <w:rPr>
                <w:rFonts w:cs="Times New Roman"/>
                <w:sz w:val="18"/>
                <w:szCs w:val="18"/>
              </w:rPr>
            </w:pPr>
          </w:p>
        </w:tc>
        <w:tc>
          <w:tcPr>
            <w:tcW w:w="179" w:type="dxa"/>
          </w:tcPr>
          <w:p w14:paraId="4F54F7F4" w14:textId="77777777" w:rsidR="00E5423B" w:rsidRPr="00AA6956" w:rsidRDefault="00E5423B" w:rsidP="00E5423B">
            <w:pPr>
              <w:pStyle w:val="acctfourfigures"/>
              <w:tabs>
                <w:tab w:val="clear" w:pos="765"/>
                <w:tab w:val="decimal" w:pos="1130"/>
              </w:tabs>
              <w:rPr>
                <w:rFonts w:cs="Times New Roman"/>
                <w:b/>
                <w:bCs/>
                <w:sz w:val="18"/>
                <w:szCs w:val="18"/>
              </w:rPr>
            </w:pPr>
          </w:p>
        </w:tc>
        <w:tc>
          <w:tcPr>
            <w:tcW w:w="1353" w:type="dxa"/>
          </w:tcPr>
          <w:p w14:paraId="09B9336C" w14:textId="77777777" w:rsidR="00E5423B" w:rsidRPr="00AA6956" w:rsidRDefault="00E5423B" w:rsidP="00E5423B">
            <w:pPr>
              <w:pStyle w:val="acctfourfigures"/>
              <w:tabs>
                <w:tab w:val="clear" w:pos="765"/>
                <w:tab w:val="decimal" w:pos="1130"/>
              </w:tabs>
              <w:rPr>
                <w:rFonts w:cs="Times New Roman"/>
                <w:b/>
                <w:bCs/>
                <w:sz w:val="18"/>
                <w:szCs w:val="18"/>
              </w:rPr>
            </w:pPr>
          </w:p>
        </w:tc>
        <w:tc>
          <w:tcPr>
            <w:tcW w:w="229" w:type="dxa"/>
          </w:tcPr>
          <w:p w14:paraId="20F6594E" w14:textId="77777777" w:rsidR="00E5423B" w:rsidRPr="00AA6956" w:rsidRDefault="00E5423B" w:rsidP="00E5423B">
            <w:pPr>
              <w:pStyle w:val="acctfourfigures"/>
              <w:tabs>
                <w:tab w:val="clear" w:pos="765"/>
                <w:tab w:val="decimal" w:pos="1130"/>
              </w:tabs>
              <w:rPr>
                <w:rFonts w:cs="Times New Roman"/>
                <w:b/>
                <w:bCs/>
                <w:sz w:val="18"/>
                <w:szCs w:val="18"/>
              </w:rPr>
            </w:pPr>
          </w:p>
        </w:tc>
        <w:tc>
          <w:tcPr>
            <w:tcW w:w="1394" w:type="dxa"/>
          </w:tcPr>
          <w:p w14:paraId="25CCB91D" w14:textId="77777777" w:rsidR="00E5423B" w:rsidRPr="00AA6956" w:rsidRDefault="00E5423B" w:rsidP="00E5423B">
            <w:pPr>
              <w:tabs>
                <w:tab w:val="decimal" w:pos="1130"/>
              </w:tabs>
              <w:rPr>
                <w:rFonts w:cs="Times New Roman"/>
                <w:b/>
                <w:bCs/>
                <w:sz w:val="18"/>
                <w:szCs w:val="18"/>
              </w:rPr>
            </w:pPr>
          </w:p>
        </w:tc>
        <w:tc>
          <w:tcPr>
            <w:tcW w:w="181" w:type="dxa"/>
          </w:tcPr>
          <w:p w14:paraId="39E654B8" w14:textId="77777777" w:rsidR="00E5423B" w:rsidRPr="00AA6956" w:rsidRDefault="00E5423B" w:rsidP="00E5423B">
            <w:pPr>
              <w:pStyle w:val="acctfourfigures"/>
              <w:tabs>
                <w:tab w:val="clear" w:pos="765"/>
                <w:tab w:val="decimal" w:pos="1130"/>
              </w:tabs>
              <w:rPr>
                <w:rFonts w:cs="Times New Roman"/>
                <w:b/>
                <w:bCs/>
                <w:sz w:val="18"/>
                <w:szCs w:val="18"/>
              </w:rPr>
            </w:pPr>
          </w:p>
        </w:tc>
        <w:tc>
          <w:tcPr>
            <w:tcW w:w="1352" w:type="dxa"/>
          </w:tcPr>
          <w:p w14:paraId="544CDFC0" w14:textId="77777777" w:rsidR="00E5423B" w:rsidRPr="00AA6956" w:rsidRDefault="00E5423B" w:rsidP="00E5423B">
            <w:pPr>
              <w:pStyle w:val="acctfourfigures"/>
              <w:tabs>
                <w:tab w:val="clear" w:pos="765"/>
                <w:tab w:val="decimal" w:pos="1130"/>
              </w:tabs>
              <w:rPr>
                <w:rFonts w:cs="Times New Roman"/>
                <w:b/>
                <w:bCs/>
                <w:sz w:val="18"/>
                <w:szCs w:val="18"/>
              </w:rPr>
            </w:pPr>
          </w:p>
        </w:tc>
      </w:tr>
      <w:tr w:rsidR="00E5423B" w:rsidRPr="006456CE" w14:paraId="3F7B1C94" w14:textId="77777777" w:rsidTr="00FE304D">
        <w:tc>
          <w:tcPr>
            <w:tcW w:w="3161" w:type="dxa"/>
            <w:vAlign w:val="bottom"/>
          </w:tcPr>
          <w:p w14:paraId="29C23EE4" w14:textId="4A183C4D" w:rsidR="00E5423B" w:rsidRPr="00B75A64" w:rsidRDefault="00E5423B" w:rsidP="00E5423B">
            <w:pPr>
              <w:spacing w:line="240" w:lineRule="exact"/>
              <w:ind w:left="-70" w:right="-126"/>
              <w:rPr>
                <w:rFonts w:cs="Times New Roman"/>
                <w:b/>
                <w:bCs/>
                <w:szCs w:val="22"/>
              </w:rPr>
            </w:pPr>
            <w:r w:rsidRPr="00B75A64">
              <w:rPr>
                <w:rFonts w:cs="Times New Roman"/>
                <w:b/>
                <w:bCs/>
                <w:i/>
                <w:iCs/>
                <w:szCs w:val="22"/>
              </w:rPr>
              <w:t xml:space="preserve">Deferred tax </w:t>
            </w:r>
            <w:r w:rsidRPr="00AA6956">
              <w:rPr>
                <w:rFonts w:cs="Times New Roman"/>
                <w:b/>
                <w:bCs/>
                <w:i/>
                <w:iCs/>
                <w:szCs w:val="22"/>
                <w:lang w:val="en-US" w:bidi="th-TH"/>
              </w:rPr>
              <w:t>liabilities</w:t>
            </w:r>
          </w:p>
        </w:tc>
        <w:tc>
          <w:tcPr>
            <w:tcW w:w="1258" w:type="dxa"/>
          </w:tcPr>
          <w:p w14:paraId="1BF383E3" w14:textId="77777777" w:rsidR="00E5423B" w:rsidRPr="0024406F" w:rsidRDefault="00E5423B" w:rsidP="00E5423B">
            <w:pPr>
              <w:pStyle w:val="acctfourfigures"/>
              <w:tabs>
                <w:tab w:val="clear" w:pos="765"/>
                <w:tab w:val="decimal" w:pos="1093"/>
              </w:tabs>
              <w:spacing w:line="240" w:lineRule="exact"/>
              <w:ind w:right="-347"/>
              <w:rPr>
                <w:rFonts w:cs="Times New Roman"/>
                <w:szCs w:val="22"/>
              </w:rPr>
            </w:pPr>
          </w:p>
        </w:tc>
        <w:tc>
          <w:tcPr>
            <w:tcW w:w="179" w:type="dxa"/>
            <w:vAlign w:val="bottom"/>
          </w:tcPr>
          <w:p w14:paraId="68176F7F"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1353" w:type="dxa"/>
          </w:tcPr>
          <w:p w14:paraId="661D3D07"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229" w:type="dxa"/>
          </w:tcPr>
          <w:p w14:paraId="0ABB2EA1"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1394" w:type="dxa"/>
          </w:tcPr>
          <w:p w14:paraId="49F89E58" w14:textId="77777777" w:rsidR="00E5423B" w:rsidRPr="0024406F" w:rsidRDefault="00E5423B" w:rsidP="00E5423B">
            <w:pPr>
              <w:tabs>
                <w:tab w:val="decimal" w:pos="1130"/>
              </w:tabs>
              <w:rPr>
                <w:rFonts w:cs="Times New Roman"/>
                <w:b/>
                <w:bCs/>
                <w:szCs w:val="22"/>
              </w:rPr>
            </w:pPr>
          </w:p>
        </w:tc>
        <w:tc>
          <w:tcPr>
            <w:tcW w:w="181" w:type="dxa"/>
            <w:vAlign w:val="bottom"/>
          </w:tcPr>
          <w:p w14:paraId="61DF7739"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1352" w:type="dxa"/>
          </w:tcPr>
          <w:p w14:paraId="54EDBD11"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r>
      <w:tr w:rsidR="00E5423B" w:rsidRPr="006456CE" w14:paraId="7901BF94" w14:textId="77777777" w:rsidTr="00FE304D">
        <w:tc>
          <w:tcPr>
            <w:tcW w:w="3161" w:type="dxa"/>
            <w:vAlign w:val="bottom"/>
          </w:tcPr>
          <w:p w14:paraId="03A548CB" w14:textId="08E151DB" w:rsidR="00E5423B" w:rsidRPr="00B75A64" w:rsidRDefault="00E5423B" w:rsidP="00E5423B">
            <w:pPr>
              <w:spacing w:line="240" w:lineRule="exact"/>
              <w:ind w:left="-70" w:right="-126"/>
              <w:rPr>
                <w:rFonts w:cs="Times New Roman"/>
                <w:b/>
                <w:bCs/>
                <w:i/>
                <w:iCs/>
                <w:szCs w:val="22"/>
              </w:rPr>
            </w:pPr>
            <w:r w:rsidRPr="00AA6956">
              <w:rPr>
                <w:rFonts w:cs="Times New Roman"/>
                <w:szCs w:val="22"/>
              </w:rPr>
              <w:t>Interbank and money market items</w:t>
            </w:r>
          </w:p>
        </w:tc>
        <w:tc>
          <w:tcPr>
            <w:tcW w:w="1258" w:type="dxa"/>
          </w:tcPr>
          <w:p w14:paraId="76E6395B" w14:textId="35A6AACF" w:rsidR="00E5423B" w:rsidRPr="0024406F" w:rsidRDefault="00E5423B" w:rsidP="00E5423B">
            <w:pPr>
              <w:pStyle w:val="acctfourfigures"/>
              <w:tabs>
                <w:tab w:val="clear" w:pos="765"/>
                <w:tab w:val="decimal" w:pos="1093"/>
              </w:tabs>
              <w:spacing w:line="240" w:lineRule="exact"/>
              <w:ind w:right="-347"/>
              <w:rPr>
                <w:rFonts w:cs="Times New Roman"/>
                <w:szCs w:val="22"/>
              </w:rPr>
            </w:pPr>
            <w:r w:rsidRPr="0024406F">
              <w:rPr>
                <w:rFonts w:cs="Times New Roman"/>
                <w:szCs w:val="22"/>
              </w:rPr>
              <w:t>(4,737)</w:t>
            </w:r>
          </w:p>
        </w:tc>
        <w:tc>
          <w:tcPr>
            <w:tcW w:w="179" w:type="dxa"/>
            <w:vAlign w:val="bottom"/>
          </w:tcPr>
          <w:p w14:paraId="79335F4D"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1353" w:type="dxa"/>
          </w:tcPr>
          <w:p w14:paraId="42DC07EE" w14:textId="6158FD4A" w:rsidR="00E5423B" w:rsidRPr="0024406F" w:rsidRDefault="00E5423B" w:rsidP="00E5423B">
            <w:pPr>
              <w:pStyle w:val="acctfourfigures"/>
              <w:tabs>
                <w:tab w:val="clear" w:pos="765"/>
                <w:tab w:val="decimal" w:pos="1130"/>
              </w:tabs>
              <w:spacing w:line="240" w:lineRule="exact"/>
              <w:rPr>
                <w:rFonts w:cs="Times New Roman"/>
                <w:szCs w:val="22"/>
              </w:rPr>
            </w:pPr>
            <w:r w:rsidRPr="00AA6956">
              <w:rPr>
                <w:rFonts w:cs="Times New Roman"/>
                <w:szCs w:val="22"/>
                <w:lang w:val="en-US"/>
              </w:rPr>
              <w:t>1,542</w:t>
            </w:r>
          </w:p>
        </w:tc>
        <w:tc>
          <w:tcPr>
            <w:tcW w:w="229" w:type="dxa"/>
          </w:tcPr>
          <w:p w14:paraId="0E291227"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1394" w:type="dxa"/>
          </w:tcPr>
          <w:p w14:paraId="58AA09BB" w14:textId="2DF9E184" w:rsidR="00E5423B" w:rsidRPr="0028034F" w:rsidRDefault="00E5423B" w:rsidP="0028034F">
            <w:pPr>
              <w:pStyle w:val="acctfourfigures"/>
              <w:tabs>
                <w:tab w:val="clear" w:pos="765"/>
                <w:tab w:val="decimal" w:pos="1130"/>
              </w:tabs>
              <w:spacing w:line="240" w:lineRule="exact"/>
              <w:rPr>
                <w:rFonts w:cs="Times New Roman"/>
                <w:szCs w:val="22"/>
              </w:rPr>
            </w:pPr>
            <w:r w:rsidRPr="00AA6956">
              <w:rPr>
                <w:rFonts w:cs="Times New Roman"/>
                <w:szCs w:val="22"/>
              </w:rPr>
              <w:t>-</w:t>
            </w:r>
          </w:p>
        </w:tc>
        <w:tc>
          <w:tcPr>
            <w:tcW w:w="181" w:type="dxa"/>
            <w:vAlign w:val="bottom"/>
          </w:tcPr>
          <w:p w14:paraId="0E44212E"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1352" w:type="dxa"/>
          </w:tcPr>
          <w:p w14:paraId="66B997CF" w14:textId="664D526D" w:rsidR="00E5423B" w:rsidRPr="0024406F" w:rsidRDefault="00E5423B" w:rsidP="00E5423B">
            <w:pPr>
              <w:pStyle w:val="acctfourfigures"/>
              <w:tabs>
                <w:tab w:val="clear" w:pos="765"/>
                <w:tab w:val="decimal" w:pos="1130"/>
              </w:tabs>
              <w:spacing w:line="240" w:lineRule="exact"/>
              <w:rPr>
                <w:rFonts w:cs="Times New Roman"/>
                <w:szCs w:val="22"/>
              </w:rPr>
            </w:pPr>
            <w:r w:rsidRPr="00AA6956">
              <w:rPr>
                <w:rFonts w:cs="Times New Roman"/>
                <w:szCs w:val="22"/>
              </w:rPr>
              <w:t>(3,195)</w:t>
            </w:r>
          </w:p>
        </w:tc>
      </w:tr>
      <w:tr w:rsidR="00E5423B" w:rsidRPr="006456CE" w14:paraId="2F6EAAFB" w14:textId="77777777">
        <w:tc>
          <w:tcPr>
            <w:tcW w:w="3161" w:type="dxa"/>
            <w:vAlign w:val="bottom"/>
          </w:tcPr>
          <w:p w14:paraId="2F4DBF3B" w14:textId="07C490BE" w:rsidR="00E5423B" w:rsidRPr="00AA6956" w:rsidRDefault="00E5423B" w:rsidP="00E5423B">
            <w:pPr>
              <w:spacing w:line="240" w:lineRule="exact"/>
              <w:ind w:left="-70" w:right="-126"/>
              <w:rPr>
                <w:rFonts w:cs="Times New Roman"/>
                <w:szCs w:val="22"/>
              </w:rPr>
            </w:pPr>
            <w:r w:rsidRPr="00B75A64">
              <w:rPr>
                <w:rFonts w:cs="Times New Roman"/>
                <w:szCs w:val="22"/>
              </w:rPr>
              <w:t>Loans to customers and accrued</w:t>
            </w:r>
          </w:p>
        </w:tc>
        <w:tc>
          <w:tcPr>
            <w:tcW w:w="1258" w:type="dxa"/>
          </w:tcPr>
          <w:p w14:paraId="54AE02BD" w14:textId="77777777" w:rsidR="00E5423B" w:rsidRPr="0024406F" w:rsidRDefault="00E5423B" w:rsidP="00E5423B">
            <w:pPr>
              <w:pStyle w:val="acctfourfigures"/>
              <w:tabs>
                <w:tab w:val="clear" w:pos="765"/>
                <w:tab w:val="decimal" w:pos="1093"/>
              </w:tabs>
              <w:spacing w:line="240" w:lineRule="exact"/>
              <w:ind w:right="-347"/>
              <w:rPr>
                <w:rFonts w:cs="Times New Roman"/>
                <w:szCs w:val="22"/>
              </w:rPr>
            </w:pPr>
          </w:p>
        </w:tc>
        <w:tc>
          <w:tcPr>
            <w:tcW w:w="179" w:type="dxa"/>
          </w:tcPr>
          <w:p w14:paraId="32ABF15D"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1353" w:type="dxa"/>
          </w:tcPr>
          <w:p w14:paraId="09575B6C"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229" w:type="dxa"/>
          </w:tcPr>
          <w:p w14:paraId="775B0184"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1394" w:type="dxa"/>
          </w:tcPr>
          <w:p w14:paraId="79562980" w14:textId="77777777" w:rsidR="00E5423B" w:rsidRPr="0028034F" w:rsidRDefault="00E5423B" w:rsidP="0028034F">
            <w:pPr>
              <w:pStyle w:val="acctfourfigures"/>
              <w:tabs>
                <w:tab w:val="clear" w:pos="765"/>
                <w:tab w:val="decimal" w:pos="1130"/>
              </w:tabs>
              <w:spacing w:line="240" w:lineRule="exact"/>
              <w:rPr>
                <w:rFonts w:cs="Times New Roman"/>
                <w:szCs w:val="22"/>
              </w:rPr>
            </w:pPr>
          </w:p>
        </w:tc>
        <w:tc>
          <w:tcPr>
            <w:tcW w:w="181" w:type="dxa"/>
          </w:tcPr>
          <w:p w14:paraId="7982F9C6"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1352" w:type="dxa"/>
          </w:tcPr>
          <w:p w14:paraId="30B51EE3"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r>
      <w:tr w:rsidR="00EB1563" w:rsidRPr="006456CE" w14:paraId="45314139" w14:textId="77777777">
        <w:tc>
          <w:tcPr>
            <w:tcW w:w="3161" w:type="dxa"/>
            <w:vAlign w:val="bottom"/>
          </w:tcPr>
          <w:p w14:paraId="1048E046" w14:textId="1AF183C5" w:rsidR="00EB1563" w:rsidRPr="00AA6956" w:rsidRDefault="00EB1563" w:rsidP="00EB1563">
            <w:pPr>
              <w:spacing w:line="240" w:lineRule="exact"/>
              <w:ind w:left="-70" w:right="-126"/>
              <w:rPr>
                <w:rFonts w:cs="Times New Roman"/>
                <w:szCs w:val="22"/>
              </w:rPr>
            </w:pPr>
            <w:r w:rsidRPr="00B75A64">
              <w:rPr>
                <w:rFonts w:cs="Times New Roman"/>
                <w:szCs w:val="22"/>
              </w:rPr>
              <w:t xml:space="preserve">   interest receivables</w:t>
            </w:r>
          </w:p>
        </w:tc>
        <w:tc>
          <w:tcPr>
            <w:tcW w:w="1258" w:type="dxa"/>
          </w:tcPr>
          <w:p w14:paraId="56D08F68" w14:textId="7A653D1E" w:rsidR="00EB1563" w:rsidRPr="0024406F" w:rsidRDefault="00EB1563" w:rsidP="00EB1563">
            <w:pPr>
              <w:pStyle w:val="acctfourfigures"/>
              <w:tabs>
                <w:tab w:val="clear" w:pos="765"/>
                <w:tab w:val="decimal" w:pos="1093"/>
              </w:tabs>
              <w:spacing w:line="240" w:lineRule="exact"/>
              <w:ind w:right="-347"/>
              <w:rPr>
                <w:rFonts w:cs="Times New Roman"/>
                <w:szCs w:val="22"/>
              </w:rPr>
            </w:pPr>
            <w:r w:rsidRPr="0024406F">
              <w:rPr>
                <w:rFonts w:cs="Times New Roman"/>
                <w:szCs w:val="22"/>
              </w:rPr>
              <w:t>(8,910)</w:t>
            </w:r>
          </w:p>
        </w:tc>
        <w:tc>
          <w:tcPr>
            <w:tcW w:w="179" w:type="dxa"/>
          </w:tcPr>
          <w:p w14:paraId="1A1A688B" w14:textId="77777777" w:rsidR="00EB1563" w:rsidRPr="0024406F" w:rsidRDefault="00EB1563" w:rsidP="00EB1563">
            <w:pPr>
              <w:pStyle w:val="acctfourfigures"/>
              <w:tabs>
                <w:tab w:val="clear" w:pos="765"/>
                <w:tab w:val="decimal" w:pos="1130"/>
              </w:tabs>
              <w:spacing w:line="240" w:lineRule="exact"/>
              <w:rPr>
                <w:rFonts w:cs="Times New Roman"/>
                <w:b/>
                <w:bCs/>
                <w:szCs w:val="22"/>
              </w:rPr>
            </w:pPr>
          </w:p>
        </w:tc>
        <w:tc>
          <w:tcPr>
            <w:tcW w:w="1353" w:type="dxa"/>
          </w:tcPr>
          <w:p w14:paraId="02295539" w14:textId="47A4C801" w:rsidR="00EB1563" w:rsidRPr="00AA6956" w:rsidRDefault="007B6727" w:rsidP="00EB1563">
            <w:pPr>
              <w:pStyle w:val="acctfourfigures"/>
              <w:tabs>
                <w:tab w:val="clear" w:pos="765"/>
                <w:tab w:val="decimal" w:pos="1130"/>
              </w:tabs>
              <w:spacing w:line="240" w:lineRule="exact"/>
              <w:rPr>
                <w:rFonts w:cs="Times New Roman"/>
                <w:szCs w:val="22"/>
                <w:cs/>
                <w:lang w:bidi="th-TH"/>
              </w:rPr>
            </w:pPr>
            <w:r>
              <w:rPr>
                <w:rFonts w:cs="Times New Roman"/>
                <w:szCs w:val="22"/>
                <w:lang w:val="en-US"/>
              </w:rPr>
              <w:t>8,910</w:t>
            </w:r>
          </w:p>
        </w:tc>
        <w:tc>
          <w:tcPr>
            <w:tcW w:w="229" w:type="dxa"/>
          </w:tcPr>
          <w:p w14:paraId="06B70C14" w14:textId="77777777" w:rsidR="00EB1563" w:rsidRPr="0024406F" w:rsidRDefault="00EB1563" w:rsidP="00EB1563">
            <w:pPr>
              <w:pStyle w:val="acctfourfigures"/>
              <w:tabs>
                <w:tab w:val="clear" w:pos="765"/>
                <w:tab w:val="decimal" w:pos="1130"/>
              </w:tabs>
              <w:spacing w:line="240" w:lineRule="exact"/>
              <w:rPr>
                <w:rFonts w:cs="Times New Roman"/>
                <w:b/>
                <w:bCs/>
                <w:szCs w:val="22"/>
              </w:rPr>
            </w:pPr>
          </w:p>
        </w:tc>
        <w:tc>
          <w:tcPr>
            <w:tcW w:w="1394" w:type="dxa"/>
          </w:tcPr>
          <w:p w14:paraId="375720BA" w14:textId="68EE407A" w:rsidR="00EB1563" w:rsidRPr="0028034F" w:rsidRDefault="00EB1563" w:rsidP="0028034F">
            <w:pPr>
              <w:pStyle w:val="acctfourfigures"/>
              <w:tabs>
                <w:tab w:val="clear" w:pos="765"/>
                <w:tab w:val="decimal" w:pos="1130"/>
              </w:tabs>
              <w:spacing w:line="240" w:lineRule="exact"/>
              <w:rPr>
                <w:rFonts w:cs="Times New Roman"/>
                <w:szCs w:val="22"/>
              </w:rPr>
            </w:pPr>
            <w:r w:rsidRPr="00AA6956">
              <w:rPr>
                <w:rFonts w:cs="Times New Roman"/>
                <w:szCs w:val="22"/>
              </w:rPr>
              <w:t>-</w:t>
            </w:r>
          </w:p>
        </w:tc>
        <w:tc>
          <w:tcPr>
            <w:tcW w:w="181" w:type="dxa"/>
          </w:tcPr>
          <w:p w14:paraId="248F58A7" w14:textId="77777777" w:rsidR="00EB1563" w:rsidRPr="0024406F" w:rsidRDefault="00EB1563" w:rsidP="00EB1563">
            <w:pPr>
              <w:pStyle w:val="acctfourfigures"/>
              <w:tabs>
                <w:tab w:val="clear" w:pos="765"/>
                <w:tab w:val="decimal" w:pos="1130"/>
              </w:tabs>
              <w:spacing w:line="240" w:lineRule="exact"/>
              <w:rPr>
                <w:rFonts w:cs="Times New Roman"/>
                <w:b/>
                <w:bCs/>
                <w:szCs w:val="22"/>
              </w:rPr>
            </w:pPr>
          </w:p>
        </w:tc>
        <w:tc>
          <w:tcPr>
            <w:tcW w:w="1352" w:type="dxa"/>
          </w:tcPr>
          <w:p w14:paraId="2A48C819" w14:textId="1799B5FE" w:rsidR="00EB1563" w:rsidRPr="0024406F" w:rsidRDefault="007B6727" w:rsidP="00EB1563">
            <w:pPr>
              <w:pStyle w:val="acctfourfigures"/>
              <w:tabs>
                <w:tab w:val="clear" w:pos="765"/>
                <w:tab w:val="decimal" w:pos="1130"/>
              </w:tabs>
              <w:spacing w:line="240" w:lineRule="exact"/>
              <w:rPr>
                <w:rFonts w:cs="Times New Roman"/>
                <w:szCs w:val="22"/>
              </w:rPr>
            </w:pPr>
            <w:r>
              <w:rPr>
                <w:rFonts w:cs="Times New Roman"/>
                <w:szCs w:val="22"/>
              </w:rPr>
              <w:t>-</w:t>
            </w:r>
          </w:p>
        </w:tc>
      </w:tr>
      <w:tr w:rsidR="00E5423B" w:rsidRPr="004954E1" w14:paraId="676BC97B" w14:textId="77777777" w:rsidTr="00FE304D">
        <w:tc>
          <w:tcPr>
            <w:tcW w:w="3161" w:type="dxa"/>
            <w:vAlign w:val="bottom"/>
          </w:tcPr>
          <w:p w14:paraId="61BC8DB4" w14:textId="3C84BE9B" w:rsidR="00E5423B" w:rsidRPr="00AA6956" w:rsidRDefault="00E5423B" w:rsidP="00E5423B">
            <w:pPr>
              <w:spacing w:line="240" w:lineRule="exact"/>
              <w:ind w:left="-70" w:right="-126"/>
              <w:rPr>
                <w:rFonts w:cs="Times New Roman"/>
                <w:b/>
                <w:bCs/>
                <w:szCs w:val="22"/>
                <w:lang w:val="en-US" w:bidi="th-TH"/>
              </w:rPr>
            </w:pPr>
            <w:r w:rsidRPr="00AA6956">
              <w:rPr>
                <w:rFonts w:cs="Times New Roman"/>
                <w:szCs w:val="22"/>
                <w:lang w:val="en-US" w:bidi="th-TH"/>
              </w:rPr>
              <w:t xml:space="preserve">Right-of-use assets </w:t>
            </w:r>
          </w:p>
        </w:tc>
        <w:tc>
          <w:tcPr>
            <w:tcW w:w="1258" w:type="dxa"/>
            <w:tcBorders>
              <w:bottom w:val="single" w:sz="4" w:space="0" w:color="auto"/>
            </w:tcBorders>
          </w:tcPr>
          <w:p w14:paraId="19952376" w14:textId="6313C778" w:rsidR="00E5423B" w:rsidRPr="0024406F" w:rsidRDefault="00E5423B" w:rsidP="00E5423B">
            <w:pPr>
              <w:pStyle w:val="acctfourfigures"/>
              <w:tabs>
                <w:tab w:val="clear" w:pos="765"/>
                <w:tab w:val="decimal" w:pos="1093"/>
              </w:tabs>
              <w:spacing w:line="240" w:lineRule="exact"/>
              <w:ind w:right="-347"/>
              <w:rPr>
                <w:rFonts w:cs="Times New Roman"/>
                <w:szCs w:val="22"/>
              </w:rPr>
            </w:pPr>
            <w:r w:rsidRPr="0024406F">
              <w:rPr>
                <w:rFonts w:cs="Times New Roman"/>
                <w:szCs w:val="22"/>
              </w:rPr>
              <w:t>(178,200)</w:t>
            </w:r>
          </w:p>
        </w:tc>
        <w:tc>
          <w:tcPr>
            <w:tcW w:w="179" w:type="dxa"/>
            <w:vAlign w:val="bottom"/>
          </w:tcPr>
          <w:p w14:paraId="097E1D05" w14:textId="77777777" w:rsidR="00E5423B" w:rsidRPr="0024406F" w:rsidRDefault="00E5423B" w:rsidP="00E5423B">
            <w:pPr>
              <w:pStyle w:val="acctfourfigures"/>
              <w:tabs>
                <w:tab w:val="clear" w:pos="765"/>
                <w:tab w:val="decimal" w:pos="1130"/>
              </w:tabs>
              <w:spacing w:line="240" w:lineRule="exact"/>
              <w:rPr>
                <w:rFonts w:cs="Times New Roman"/>
                <w:b/>
                <w:bCs/>
                <w:szCs w:val="22"/>
                <w:highlight w:val="yellow"/>
              </w:rPr>
            </w:pPr>
          </w:p>
        </w:tc>
        <w:tc>
          <w:tcPr>
            <w:tcW w:w="1353" w:type="dxa"/>
            <w:tcBorders>
              <w:bottom w:val="single" w:sz="4" w:space="0" w:color="auto"/>
            </w:tcBorders>
          </w:tcPr>
          <w:p w14:paraId="462BF04E" w14:textId="5602E756" w:rsidR="00E5423B" w:rsidRPr="0024406F" w:rsidRDefault="00E5423B" w:rsidP="00E5423B">
            <w:pPr>
              <w:pStyle w:val="acctfourfigures"/>
              <w:tabs>
                <w:tab w:val="clear" w:pos="765"/>
                <w:tab w:val="decimal" w:pos="1130"/>
              </w:tabs>
              <w:spacing w:line="240" w:lineRule="exact"/>
              <w:rPr>
                <w:rFonts w:cs="Times New Roman"/>
                <w:szCs w:val="22"/>
                <w:highlight w:val="yellow"/>
              </w:rPr>
            </w:pPr>
            <w:r w:rsidRPr="00AA6956">
              <w:rPr>
                <w:rFonts w:cs="Times New Roman"/>
                <w:szCs w:val="22"/>
                <w:lang w:val="en-US"/>
              </w:rPr>
              <w:t>(35,</w:t>
            </w:r>
            <w:r w:rsidR="00C95E13">
              <w:rPr>
                <w:rFonts w:cs="Times New Roman"/>
                <w:szCs w:val="22"/>
                <w:lang w:val="en-US"/>
              </w:rPr>
              <w:t>642</w:t>
            </w:r>
            <w:r w:rsidRPr="00AA6956">
              <w:rPr>
                <w:rFonts w:cs="Times New Roman"/>
                <w:szCs w:val="22"/>
                <w:lang w:val="en-US"/>
              </w:rPr>
              <w:t>)</w:t>
            </w:r>
          </w:p>
        </w:tc>
        <w:tc>
          <w:tcPr>
            <w:tcW w:w="229" w:type="dxa"/>
          </w:tcPr>
          <w:p w14:paraId="1EAEAF9D" w14:textId="77777777" w:rsidR="00E5423B" w:rsidRPr="0024406F" w:rsidRDefault="00E5423B" w:rsidP="00E5423B">
            <w:pPr>
              <w:pStyle w:val="acctfourfigures"/>
              <w:tabs>
                <w:tab w:val="clear" w:pos="765"/>
                <w:tab w:val="decimal" w:pos="1130"/>
              </w:tabs>
              <w:spacing w:line="240" w:lineRule="exact"/>
              <w:rPr>
                <w:rFonts w:cs="Times New Roman"/>
                <w:szCs w:val="22"/>
                <w:highlight w:val="yellow"/>
              </w:rPr>
            </w:pPr>
          </w:p>
        </w:tc>
        <w:tc>
          <w:tcPr>
            <w:tcW w:w="1394" w:type="dxa"/>
            <w:tcBorders>
              <w:bottom w:val="single" w:sz="4" w:space="0" w:color="auto"/>
            </w:tcBorders>
          </w:tcPr>
          <w:p w14:paraId="2E93D441" w14:textId="50D02CAA" w:rsidR="00E5423B" w:rsidRPr="0028034F" w:rsidRDefault="00E5423B" w:rsidP="0028034F">
            <w:pPr>
              <w:pStyle w:val="acctfourfigures"/>
              <w:tabs>
                <w:tab w:val="clear" w:pos="765"/>
                <w:tab w:val="decimal" w:pos="1130"/>
              </w:tabs>
              <w:spacing w:line="240" w:lineRule="exact"/>
              <w:rPr>
                <w:rFonts w:cs="Times New Roman"/>
                <w:szCs w:val="22"/>
              </w:rPr>
            </w:pPr>
            <w:r w:rsidRPr="00AA6956">
              <w:rPr>
                <w:rFonts w:cs="Times New Roman"/>
                <w:szCs w:val="22"/>
              </w:rPr>
              <w:t>-</w:t>
            </w:r>
          </w:p>
        </w:tc>
        <w:tc>
          <w:tcPr>
            <w:tcW w:w="181" w:type="dxa"/>
            <w:vAlign w:val="bottom"/>
          </w:tcPr>
          <w:p w14:paraId="7842A09F" w14:textId="77777777" w:rsidR="00E5423B" w:rsidRPr="0024406F" w:rsidRDefault="00E5423B" w:rsidP="00E5423B">
            <w:pPr>
              <w:pStyle w:val="acctfourfigures"/>
              <w:tabs>
                <w:tab w:val="clear" w:pos="765"/>
                <w:tab w:val="decimal" w:pos="1130"/>
              </w:tabs>
              <w:spacing w:line="240" w:lineRule="exact"/>
              <w:rPr>
                <w:rFonts w:cs="Times New Roman"/>
                <w:b/>
                <w:bCs/>
                <w:szCs w:val="22"/>
                <w:highlight w:val="yellow"/>
              </w:rPr>
            </w:pPr>
          </w:p>
        </w:tc>
        <w:tc>
          <w:tcPr>
            <w:tcW w:w="1352" w:type="dxa"/>
            <w:tcBorders>
              <w:bottom w:val="single" w:sz="4" w:space="0" w:color="auto"/>
            </w:tcBorders>
          </w:tcPr>
          <w:p w14:paraId="2F18D9E4" w14:textId="34B64F77" w:rsidR="00E5423B" w:rsidRPr="0024406F" w:rsidRDefault="007F7881" w:rsidP="00E5423B">
            <w:pPr>
              <w:pStyle w:val="acctfourfigures"/>
              <w:tabs>
                <w:tab w:val="clear" w:pos="765"/>
                <w:tab w:val="decimal" w:pos="1130"/>
              </w:tabs>
              <w:spacing w:line="240" w:lineRule="exact"/>
              <w:rPr>
                <w:rFonts w:cs="Times New Roman"/>
                <w:szCs w:val="22"/>
              </w:rPr>
            </w:pPr>
            <w:r>
              <w:rPr>
                <w:rFonts w:cs="Times New Roman"/>
                <w:szCs w:val="22"/>
              </w:rPr>
              <w:t>(</w:t>
            </w:r>
            <w:r w:rsidR="00E5423B" w:rsidRPr="00AA6956">
              <w:rPr>
                <w:rFonts w:cs="Times New Roman"/>
                <w:szCs w:val="22"/>
              </w:rPr>
              <w:t>213,842</w:t>
            </w:r>
            <w:r>
              <w:rPr>
                <w:rFonts w:cs="Times New Roman"/>
                <w:szCs w:val="22"/>
              </w:rPr>
              <w:t>)</w:t>
            </w:r>
          </w:p>
        </w:tc>
      </w:tr>
      <w:tr w:rsidR="00E5423B" w:rsidRPr="006456CE" w14:paraId="32B9D07C" w14:textId="77777777" w:rsidTr="00FE304D">
        <w:tc>
          <w:tcPr>
            <w:tcW w:w="3161" w:type="dxa"/>
            <w:vAlign w:val="bottom"/>
          </w:tcPr>
          <w:p w14:paraId="468E55CB" w14:textId="3B4A41F1" w:rsidR="00E5423B" w:rsidRPr="00B75A64" w:rsidRDefault="00E5423B" w:rsidP="00E5423B">
            <w:pPr>
              <w:spacing w:line="240" w:lineRule="exact"/>
              <w:ind w:left="-70" w:right="-126"/>
              <w:rPr>
                <w:rFonts w:cs="Times New Roman"/>
                <w:b/>
                <w:bCs/>
                <w:szCs w:val="22"/>
              </w:rPr>
            </w:pPr>
            <w:r w:rsidRPr="00B75A64">
              <w:rPr>
                <w:rFonts w:cs="Times New Roman"/>
                <w:b/>
                <w:bCs/>
                <w:szCs w:val="22"/>
              </w:rPr>
              <w:t>Total</w:t>
            </w:r>
          </w:p>
        </w:tc>
        <w:tc>
          <w:tcPr>
            <w:tcW w:w="1258" w:type="dxa"/>
            <w:tcBorders>
              <w:top w:val="single" w:sz="4" w:space="0" w:color="auto"/>
              <w:bottom w:val="single" w:sz="4" w:space="0" w:color="auto"/>
            </w:tcBorders>
          </w:tcPr>
          <w:p w14:paraId="5D7E3379" w14:textId="66A33105" w:rsidR="00E5423B" w:rsidRPr="0024406F" w:rsidRDefault="00E5423B" w:rsidP="00E5423B">
            <w:pPr>
              <w:pStyle w:val="acctfourfigures"/>
              <w:tabs>
                <w:tab w:val="clear" w:pos="765"/>
                <w:tab w:val="decimal" w:pos="1093"/>
              </w:tabs>
              <w:spacing w:line="240" w:lineRule="exact"/>
              <w:ind w:right="-347"/>
              <w:rPr>
                <w:rFonts w:cs="Times New Roman"/>
                <w:b/>
                <w:bCs/>
                <w:szCs w:val="22"/>
              </w:rPr>
            </w:pPr>
            <w:r w:rsidRPr="0024406F">
              <w:rPr>
                <w:rFonts w:cs="Times New Roman"/>
                <w:b/>
                <w:bCs/>
                <w:szCs w:val="22"/>
              </w:rPr>
              <w:t>(191,847)</w:t>
            </w:r>
          </w:p>
        </w:tc>
        <w:tc>
          <w:tcPr>
            <w:tcW w:w="179" w:type="dxa"/>
            <w:vAlign w:val="bottom"/>
          </w:tcPr>
          <w:p w14:paraId="4D8983EB"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bottom w:val="single" w:sz="4" w:space="0" w:color="auto"/>
            </w:tcBorders>
          </w:tcPr>
          <w:p w14:paraId="2F96BBD8" w14:textId="7EE78CC3" w:rsidR="00E5423B" w:rsidRPr="0024406F" w:rsidRDefault="00E5423B" w:rsidP="00E5423B">
            <w:pPr>
              <w:pStyle w:val="acctfourfigures"/>
              <w:tabs>
                <w:tab w:val="clear" w:pos="765"/>
                <w:tab w:val="decimal" w:pos="1130"/>
              </w:tabs>
              <w:spacing w:line="240" w:lineRule="exact"/>
              <w:rPr>
                <w:rFonts w:cs="Times New Roman"/>
                <w:b/>
                <w:bCs/>
                <w:szCs w:val="22"/>
              </w:rPr>
            </w:pPr>
            <w:r w:rsidRPr="00AA6956">
              <w:rPr>
                <w:rFonts w:cs="Times New Roman"/>
                <w:b/>
                <w:bCs/>
                <w:szCs w:val="22"/>
                <w:lang w:val="en-US"/>
              </w:rPr>
              <w:t>(</w:t>
            </w:r>
            <w:r w:rsidR="007B6727">
              <w:rPr>
                <w:rFonts w:cs="Times New Roman"/>
                <w:b/>
                <w:bCs/>
                <w:szCs w:val="22"/>
                <w:lang w:val="en-US"/>
              </w:rPr>
              <w:t>25,190</w:t>
            </w:r>
            <w:r w:rsidRPr="00AA6956">
              <w:rPr>
                <w:rFonts w:cs="Times New Roman"/>
                <w:b/>
                <w:bCs/>
                <w:szCs w:val="22"/>
                <w:lang w:val="en-US"/>
              </w:rPr>
              <w:t>)</w:t>
            </w:r>
          </w:p>
        </w:tc>
        <w:tc>
          <w:tcPr>
            <w:tcW w:w="229" w:type="dxa"/>
          </w:tcPr>
          <w:p w14:paraId="44B10F68"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bottom w:val="single" w:sz="4" w:space="0" w:color="auto"/>
            </w:tcBorders>
          </w:tcPr>
          <w:p w14:paraId="57A8DCA0" w14:textId="7408A1D4" w:rsidR="00E5423B" w:rsidRPr="0024406F" w:rsidRDefault="00E5423B" w:rsidP="00E5423B">
            <w:pPr>
              <w:tabs>
                <w:tab w:val="decimal" w:pos="1130"/>
              </w:tabs>
              <w:rPr>
                <w:rFonts w:cs="Times New Roman"/>
                <w:b/>
                <w:bCs/>
                <w:szCs w:val="22"/>
              </w:rPr>
            </w:pPr>
            <w:r w:rsidRPr="00AA6956">
              <w:rPr>
                <w:rFonts w:cs="Times New Roman"/>
                <w:b/>
                <w:bCs/>
                <w:szCs w:val="22"/>
              </w:rPr>
              <w:t>-</w:t>
            </w:r>
          </w:p>
        </w:tc>
        <w:tc>
          <w:tcPr>
            <w:tcW w:w="181" w:type="dxa"/>
            <w:vAlign w:val="bottom"/>
          </w:tcPr>
          <w:p w14:paraId="0424C9C9"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bottom w:val="single" w:sz="4" w:space="0" w:color="auto"/>
            </w:tcBorders>
          </w:tcPr>
          <w:p w14:paraId="125DC777" w14:textId="14101D96" w:rsidR="00E5423B" w:rsidRPr="0024406F" w:rsidRDefault="007F7881" w:rsidP="00E5423B">
            <w:pPr>
              <w:pStyle w:val="acctfourfigures"/>
              <w:tabs>
                <w:tab w:val="clear" w:pos="765"/>
                <w:tab w:val="decimal" w:pos="1130"/>
              </w:tabs>
              <w:spacing w:line="240" w:lineRule="exact"/>
              <w:rPr>
                <w:rFonts w:cs="Times New Roman"/>
                <w:b/>
                <w:bCs/>
                <w:szCs w:val="22"/>
              </w:rPr>
            </w:pPr>
            <w:r>
              <w:rPr>
                <w:rFonts w:cs="Times New Roman"/>
                <w:b/>
                <w:bCs/>
                <w:szCs w:val="22"/>
              </w:rPr>
              <w:t>(</w:t>
            </w:r>
            <w:r w:rsidR="00EB1563">
              <w:rPr>
                <w:rFonts w:cs="Times New Roman"/>
                <w:b/>
                <w:bCs/>
                <w:szCs w:val="22"/>
              </w:rPr>
              <w:t>2</w:t>
            </w:r>
            <w:r w:rsidR="007B6727">
              <w:rPr>
                <w:rFonts w:cs="Times New Roman"/>
                <w:b/>
                <w:bCs/>
                <w:szCs w:val="22"/>
              </w:rPr>
              <w:t>17,037</w:t>
            </w:r>
            <w:r>
              <w:rPr>
                <w:rFonts w:cs="Times New Roman"/>
                <w:b/>
                <w:bCs/>
                <w:szCs w:val="22"/>
              </w:rPr>
              <w:t>)</w:t>
            </w:r>
          </w:p>
        </w:tc>
      </w:tr>
      <w:tr w:rsidR="00E5423B" w:rsidRPr="00C31A7B" w14:paraId="4C735C83" w14:textId="77777777" w:rsidTr="00FE304D">
        <w:tc>
          <w:tcPr>
            <w:tcW w:w="3161" w:type="dxa"/>
            <w:vAlign w:val="bottom"/>
          </w:tcPr>
          <w:p w14:paraId="5662FA28" w14:textId="77777777" w:rsidR="00E5423B" w:rsidRPr="00AA6956" w:rsidRDefault="00E5423B" w:rsidP="00E5423B">
            <w:pPr>
              <w:ind w:left="-70" w:right="-126"/>
              <w:rPr>
                <w:rFonts w:cs="Times New Roman"/>
                <w:b/>
                <w:bCs/>
                <w:sz w:val="18"/>
                <w:szCs w:val="18"/>
              </w:rPr>
            </w:pPr>
          </w:p>
        </w:tc>
        <w:tc>
          <w:tcPr>
            <w:tcW w:w="1258" w:type="dxa"/>
            <w:tcBorders>
              <w:top w:val="single" w:sz="4" w:space="0" w:color="auto"/>
            </w:tcBorders>
          </w:tcPr>
          <w:p w14:paraId="2E23B4C9" w14:textId="77777777" w:rsidR="00E5423B" w:rsidRPr="00AA6956" w:rsidRDefault="00E5423B" w:rsidP="00E5423B">
            <w:pPr>
              <w:pStyle w:val="acctfourfigures"/>
              <w:tabs>
                <w:tab w:val="clear" w:pos="765"/>
                <w:tab w:val="decimal" w:pos="1093"/>
              </w:tabs>
              <w:ind w:right="-347"/>
              <w:rPr>
                <w:rFonts w:cs="Times New Roman"/>
                <w:sz w:val="18"/>
                <w:szCs w:val="18"/>
              </w:rPr>
            </w:pPr>
          </w:p>
        </w:tc>
        <w:tc>
          <w:tcPr>
            <w:tcW w:w="179" w:type="dxa"/>
            <w:vAlign w:val="bottom"/>
          </w:tcPr>
          <w:p w14:paraId="2ADB5E35" w14:textId="77777777" w:rsidR="00E5423B" w:rsidRPr="00AA6956" w:rsidRDefault="00E5423B" w:rsidP="00E5423B">
            <w:pPr>
              <w:pStyle w:val="acctfourfigures"/>
              <w:tabs>
                <w:tab w:val="clear" w:pos="765"/>
                <w:tab w:val="decimal" w:pos="1130"/>
              </w:tabs>
              <w:rPr>
                <w:rFonts w:cs="Times New Roman"/>
                <w:b/>
                <w:bCs/>
                <w:sz w:val="18"/>
                <w:szCs w:val="18"/>
              </w:rPr>
            </w:pPr>
          </w:p>
        </w:tc>
        <w:tc>
          <w:tcPr>
            <w:tcW w:w="1353" w:type="dxa"/>
            <w:tcBorders>
              <w:top w:val="single" w:sz="4" w:space="0" w:color="auto"/>
            </w:tcBorders>
          </w:tcPr>
          <w:p w14:paraId="3CB9F344" w14:textId="77777777" w:rsidR="00E5423B" w:rsidRPr="00AA6956" w:rsidRDefault="00E5423B" w:rsidP="00E5423B">
            <w:pPr>
              <w:pStyle w:val="acctfourfigures"/>
              <w:tabs>
                <w:tab w:val="clear" w:pos="765"/>
                <w:tab w:val="decimal" w:pos="1130"/>
              </w:tabs>
              <w:rPr>
                <w:rFonts w:cs="Times New Roman"/>
                <w:b/>
                <w:bCs/>
                <w:sz w:val="18"/>
                <w:szCs w:val="18"/>
              </w:rPr>
            </w:pPr>
          </w:p>
        </w:tc>
        <w:tc>
          <w:tcPr>
            <w:tcW w:w="229" w:type="dxa"/>
          </w:tcPr>
          <w:p w14:paraId="44B653A4" w14:textId="77777777" w:rsidR="00E5423B" w:rsidRPr="00AA6956" w:rsidRDefault="00E5423B" w:rsidP="00E5423B">
            <w:pPr>
              <w:pStyle w:val="acctfourfigures"/>
              <w:tabs>
                <w:tab w:val="clear" w:pos="765"/>
                <w:tab w:val="decimal" w:pos="1130"/>
              </w:tabs>
              <w:rPr>
                <w:rFonts w:cs="Times New Roman"/>
                <w:b/>
                <w:bCs/>
                <w:sz w:val="18"/>
                <w:szCs w:val="18"/>
              </w:rPr>
            </w:pPr>
          </w:p>
        </w:tc>
        <w:tc>
          <w:tcPr>
            <w:tcW w:w="1394" w:type="dxa"/>
            <w:tcBorders>
              <w:top w:val="single" w:sz="4" w:space="0" w:color="auto"/>
            </w:tcBorders>
          </w:tcPr>
          <w:p w14:paraId="21B38F8D" w14:textId="77777777" w:rsidR="00E5423B" w:rsidRPr="00AA6956" w:rsidRDefault="00E5423B" w:rsidP="00E5423B">
            <w:pPr>
              <w:tabs>
                <w:tab w:val="decimal" w:pos="1130"/>
              </w:tabs>
              <w:rPr>
                <w:rFonts w:cs="Times New Roman"/>
                <w:b/>
                <w:bCs/>
                <w:sz w:val="18"/>
                <w:szCs w:val="18"/>
              </w:rPr>
            </w:pPr>
          </w:p>
        </w:tc>
        <w:tc>
          <w:tcPr>
            <w:tcW w:w="181" w:type="dxa"/>
          </w:tcPr>
          <w:p w14:paraId="0096C6F4" w14:textId="77777777" w:rsidR="00E5423B" w:rsidRPr="00AA6956" w:rsidRDefault="00E5423B" w:rsidP="00E5423B">
            <w:pPr>
              <w:pStyle w:val="acctfourfigures"/>
              <w:tabs>
                <w:tab w:val="clear" w:pos="765"/>
                <w:tab w:val="decimal" w:pos="1130"/>
              </w:tabs>
              <w:rPr>
                <w:rFonts w:cs="Times New Roman"/>
                <w:b/>
                <w:bCs/>
                <w:sz w:val="18"/>
                <w:szCs w:val="18"/>
              </w:rPr>
            </w:pPr>
          </w:p>
        </w:tc>
        <w:tc>
          <w:tcPr>
            <w:tcW w:w="1352" w:type="dxa"/>
            <w:tcBorders>
              <w:top w:val="single" w:sz="4" w:space="0" w:color="auto"/>
            </w:tcBorders>
          </w:tcPr>
          <w:p w14:paraId="335B30FE" w14:textId="77777777" w:rsidR="00E5423B" w:rsidRPr="00AA6956" w:rsidRDefault="00E5423B" w:rsidP="00E5423B">
            <w:pPr>
              <w:pStyle w:val="acctfourfigures"/>
              <w:tabs>
                <w:tab w:val="clear" w:pos="765"/>
                <w:tab w:val="decimal" w:pos="1130"/>
              </w:tabs>
              <w:rPr>
                <w:rFonts w:cs="Times New Roman"/>
                <w:b/>
                <w:bCs/>
                <w:sz w:val="18"/>
                <w:szCs w:val="18"/>
              </w:rPr>
            </w:pPr>
          </w:p>
        </w:tc>
      </w:tr>
      <w:tr w:rsidR="00E5423B" w:rsidRPr="006456CE" w14:paraId="3AF37398" w14:textId="77777777" w:rsidTr="00FE304D">
        <w:tc>
          <w:tcPr>
            <w:tcW w:w="3161" w:type="dxa"/>
            <w:vAlign w:val="bottom"/>
          </w:tcPr>
          <w:p w14:paraId="48D89324" w14:textId="0D4C049C" w:rsidR="00E5423B" w:rsidRPr="00B75A64" w:rsidRDefault="00E5423B" w:rsidP="00E5423B">
            <w:pPr>
              <w:spacing w:line="240" w:lineRule="exact"/>
              <w:ind w:left="-70" w:right="-126"/>
              <w:rPr>
                <w:rFonts w:cs="Times New Roman"/>
                <w:b/>
                <w:bCs/>
                <w:szCs w:val="22"/>
              </w:rPr>
            </w:pPr>
            <w:r w:rsidRPr="00B75A64">
              <w:rPr>
                <w:rFonts w:cs="Times New Roman"/>
                <w:b/>
                <w:bCs/>
                <w:szCs w:val="22"/>
              </w:rPr>
              <w:t>Net</w:t>
            </w:r>
          </w:p>
        </w:tc>
        <w:tc>
          <w:tcPr>
            <w:tcW w:w="1258" w:type="dxa"/>
            <w:tcBorders>
              <w:bottom w:val="double" w:sz="4" w:space="0" w:color="auto"/>
            </w:tcBorders>
          </w:tcPr>
          <w:p w14:paraId="3791AE29" w14:textId="1714CA6F" w:rsidR="00E5423B" w:rsidRPr="0024406F" w:rsidRDefault="00E5423B" w:rsidP="00E5423B">
            <w:pPr>
              <w:pStyle w:val="acctfourfigures"/>
              <w:tabs>
                <w:tab w:val="clear" w:pos="765"/>
                <w:tab w:val="decimal" w:pos="1093"/>
              </w:tabs>
              <w:spacing w:line="240" w:lineRule="exact"/>
              <w:ind w:right="-347"/>
              <w:rPr>
                <w:rFonts w:cs="Times New Roman"/>
                <w:b/>
                <w:bCs/>
                <w:szCs w:val="22"/>
              </w:rPr>
            </w:pPr>
            <w:r w:rsidRPr="0024406F">
              <w:rPr>
                <w:rFonts w:cs="Times New Roman"/>
                <w:b/>
                <w:bCs/>
                <w:szCs w:val="22"/>
              </w:rPr>
              <w:t>81,003</w:t>
            </w:r>
          </w:p>
        </w:tc>
        <w:tc>
          <w:tcPr>
            <w:tcW w:w="179" w:type="dxa"/>
            <w:vAlign w:val="bottom"/>
          </w:tcPr>
          <w:p w14:paraId="6AD32BD1"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1353" w:type="dxa"/>
            <w:tcBorders>
              <w:bottom w:val="double" w:sz="4" w:space="0" w:color="auto"/>
            </w:tcBorders>
          </w:tcPr>
          <w:p w14:paraId="4244D15C" w14:textId="4C555346" w:rsidR="00E5423B" w:rsidRPr="0024406F" w:rsidRDefault="00E5423B" w:rsidP="00E5423B">
            <w:pPr>
              <w:pStyle w:val="acctfourfigures"/>
              <w:tabs>
                <w:tab w:val="clear" w:pos="765"/>
                <w:tab w:val="decimal" w:pos="1130"/>
              </w:tabs>
              <w:spacing w:line="240" w:lineRule="exact"/>
              <w:rPr>
                <w:rFonts w:cs="Times New Roman"/>
                <w:b/>
                <w:bCs/>
                <w:szCs w:val="22"/>
                <w:lang w:val="en-US"/>
              </w:rPr>
            </w:pPr>
            <w:r w:rsidRPr="00AA6956">
              <w:rPr>
                <w:rFonts w:cs="Times New Roman"/>
                <w:b/>
                <w:bCs/>
                <w:szCs w:val="22"/>
                <w:lang w:val="en-US" w:bidi="th-TH"/>
              </w:rPr>
              <w:t>26,</w:t>
            </w:r>
            <w:r w:rsidR="00550A4A">
              <w:rPr>
                <w:rFonts w:cs="Times New Roman"/>
                <w:b/>
                <w:bCs/>
                <w:szCs w:val="22"/>
                <w:lang w:val="en-US" w:bidi="th-TH"/>
              </w:rPr>
              <w:t>81</w:t>
            </w:r>
            <w:r w:rsidR="005F5AF4">
              <w:rPr>
                <w:rFonts w:cs="Times New Roman"/>
                <w:b/>
                <w:bCs/>
                <w:szCs w:val="22"/>
                <w:lang w:val="en-US" w:bidi="th-TH"/>
              </w:rPr>
              <w:t>5</w:t>
            </w:r>
          </w:p>
        </w:tc>
        <w:tc>
          <w:tcPr>
            <w:tcW w:w="229" w:type="dxa"/>
          </w:tcPr>
          <w:p w14:paraId="65208791"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1394" w:type="dxa"/>
            <w:tcBorders>
              <w:bottom w:val="double" w:sz="4" w:space="0" w:color="auto"/>
            </w:tcBorders>
          </w:tcPr>
          <w:p w14:paraId="2BFDBB04" w14:textId="00687E33" w:rsidR="00E5423B" w:rsidRPr="0024406F" w:rsidRDefault="00E5423B" w:rsidP="00E5423B">
            <w:pPr>
              <w:tabs>
                <w:tab w:val="decimal" w:pos="1130"/>
              </w:tabs>
              <w:rPr>
                <w:rFonts w:cs="Times New Roman"/>
                <w:b/>
                <w:bCs/>
                <w:szCs w:val="22"/>
              </w:rPr>
            </w:pPr>
            <w:r w:rsidRPr="00AA6956">
              <w:rPr>
                <w:rFonts w:cs="Times New Roman"/>
                <w:b/>
                <w:bCs/>
                <w:szCs w:val="22"/>
                <w:lang w:val="en-US" w:bidi="th-TH"/>
              </w:rPr>
              <w:t>3,06</w:t>
            </w:r>
            <w:r w:rsidR="005F5AF4">
              <w:rPr>
                <w:rFonts w:cs="Times New Roman"/>
                <w:b/>
                <w:bCs/>
                <w:szCs w:val="22"/>
                <w:lang w:val="en-US" w:bidi="th-TH"/>
              </w:rPr>
              <w:t>7</w:t>
            </w:r>
          </w:p>
        </w:tc>
        <w:tc>
          <w:tcPr>
            <w:tcW w:w="181" w:type="dxa"/>
          </w:tcPr>
          <w:p w14:paraId="3FFC4D2A" w14:textId="77777777" w:rsidR="00E5423B" w:rsidRPr="0024406F" w:rsidRDefault="00E5423B" w:rsidP="00E5423B">
            <w:pPr>
              <w:pStyle w:val="acctfourfigures"/>
              <w:tabs>
                <w:tab w:val="clear" w:pos="765"/>
                <w:tab w:val="decimal" w:pos="1130"/>
              </w:tabs>
              <w:spacing w:line="240" w:lineRule="exact"/>
              <w:rPr>
                <w:rFonts w:cs="Times New Roman"/>
                <w:b/>
                <w:bCs/>
                <w:szCs w:val="22"/>
              </w:rPr>
            </w:pPr>
          </w:p>
        </w:tc>
        <w:tc>
          <w:tcPr>
            <w:tcW w:w="1352" w:type="dxa"/>
            <w:tcBorders>
              <w:bottom w:val="double" w:sz="4" w:space="0" w:color="auto"/>
            </w:tcBorders>
          </w:tcPr>
          <w:p w14:paraId="4D290D63" w14:textId="43BE0EDE" w:rsidR="00E5423B" w:rsidRPr="0024406F" w:rsidRDefault="00E5423B" w:rsidP="00E5423B">
            <w:pPr>
              <w:pStyle w:val="acctfourfigures"/>
              <w:tabs>
                <w:tab w:val="clear" w:pos="765"/>
                <w:tab w:val="decimal" w:pos="1130"/>
              </w:tabs>
              <w:spacing w:line="240" w:lineRule="exact"/>
              <w:rPr>
                <w:rFonts w:cs="Times New Roman"/>
                <w:b/>
                <w:bCs/>
                <w:szCs w:val="22"/>
              </w:rPr>
            </w:pPr>
            <w:r w:rsidRPr="00AA6956">
              <w:rPr>
                <w:rFonts w:cs="Times New Roman"/>
                <w:b/>
                <w:bCs/>
                <w:szCs w:val="22"/>
              </w:rPr>
              <w:t>110,88</w:t>
            </w:r>
            <w:r w:rsidR="00550A4A">
              <w:rPr>
                <w:rFonts w:cs="Times New Roman"/>
                <w:b/>
                <w:bCs/>
                <w:szCs w:val="22"/>
              </w:rPr>
              <w:t>5</w:t>
            </w:r>
          </w:p>
        </w:tc>
      </w:tr>
    </w:tbl>
    <w:p w14:paraId="2A4D2FB6" w14:textId="018AEBD8" w:rsidR="003279ED" w:rsidRDefault="003279ED" w:rsidP="00AA6956">
      <w:pPr>
        <w:rPr>
          <w:rFonts w:cs="Times New Roman"/>
          <w:szCs w:val="22"/>
        </w:rPr>
      </w:pPr>
    </w:p>
    <w:tbl>
      <w:tblPr>
        <w:tblW w:w="9095" w:type="dxa"/>
        <w:tblInd w:w="529" w:type="dxa"/>
        <w:tblLayout w:type="fixed"/>
        <w:tblCellMar>
          <w:left w:w="79" w:type="dxa"/>
          <w:right w:w="79" w:type="dxa"/>
        </w:tblCellMar>
        <w:tblLook w:val="04A0" w:firstRow="1" w:lastRow="0" w:firstColumn="1" w:lastColumn="0" w:noHBand="0" w:noVBand="1"/>
      </w:tblPr>
      <w:tblGrid>
        <w:gridCol w:w="3157"/>
        <w:gridCol w:w="1258"/>
        <w:gridCol w:w="180"/>
        <w:gridCol w:w="1350"/>
        <w:gridCol w:w="229"/>
        <w:gridCol w:w="1391"/>
        <w:gridCol w:w="181"/>
        <w:gridCol w:w="1349"/>
      </w:tblGrid>
      <w:tr w:rsidR="002C4E0D" w:rsidRPr="006456CE" w14:paraId="2E04BFE1" w14:textId="77777777" w:rsidTr="00766B60">
        <w:trPr>
          <w:tblHeader/>
        </w:trPr>
        <w:tc>
          <w:tcPr>
            <w:tcW w:w="3157" w:type="dxa"/>
            <w:vAlign w:val="bottom"/>
          </w:tcPr>
          <w:p w14:paraId="146677C4" w14:textId="77777777" w:rsidR="002C4E0D" w:rsidRPr="006456CE" w:rsidRDefault="002C4E0D">
            <w:pPr>
              <w:spacing w:line="240" w:lineRule="exact"/>
              <w:ind w:right="-126"/>
              <w:rPr>
                <w:rFonts w:cs="Times New Roman"/>
                <w:b/>
                <w:bCs/>
                <w:i/>
                <w:iCs/>
                <w:szCs w:val="22"/>
              </w:rPr>
            </w:pPr>
          </w:p>
        </w:tc>
        <w:tc>
          <w:tcPr>
            <w:tcW w:w="5938" w:type="dxa"/>
            <w:gridSpan w:val="7"/>
            <w:vAlign w:val="bottom"/>
          </w:tcPr>
          <w:p w14:paraId="3A0D5F10" w14:textId="77777777" w:rsidR="002C4E0D" w:rsidRPr="006456CE" w:rsidRDefault="002C4E0D">
            <w:pPr>
              <w:pStyle w:val="acctfourfigures"/>
              <w:tabs>
                <w:tab w:val="clear" w:pos="765"/>
              </w:tabs>
              <w:spacing w:line="240" w:lineRule="exact"/>
              <w:ind w:right="11"/>
              <w:jc w:val="center"/>
              <w:rPr>
                <w:rFonts w:cs="Times New Roman"/>
                <w:szCs w:val="22"/>
              </w:rPr>
            </w:pPr>
            <w:r w:rsidRPr="006456CE">
              <w:rPr>
                <w:rFonts w:cs="Times New Roman"/>
                <w:b/>
                <w:bCs/>
                <w:szCs w:val="22"/>
              </w:rPr>
              <w:t>Consolidated</w:t>
            </w:r>
            <w:r w:rsidRPr="006456CE">
              <w:rPr>
                <w:rFonts w:cs="Times New Roman"/>
                <w:b/>
                <w:bCs/>
                <w:szCs w:val="22"/>
                <w:lang w:bidi="th-TH"/>
              </w:rPr>
              <w:t xml:space="preserve"> </w:t>
            </w:r>
          </w:p>
        </w:tc>
      </w:tr>
      <w:tr w:rsidR="002C4E0D" w:rsidRPr="006456CE" w14:paraId="51A48FD2" w14:textId="77777777" w:rsidTr="00766B60">
        <w:trPr>
          <w:tblHeader/>
        </w:trPr>
        <w:tc>
          <w:tcPr>
            <w:tcW w:w="3157" w:type="dxa"/>
            <w:vAlign w:val="bottom"/>
          </w:tcPr>
          <w:p w14:paraId="0741F721" w14:textId="77777777" w:rsidR="002C4E0D" w:rsidRPr="006456CE" w:rsidRDefault="002C4E0D">
            <w:pPr>
              <w:spacing w:line="240" w:lineRule="exact"/>
              <w:ind w:right="-126"/>
              <w:rPr>
                <w:rFonts w:cs="Times New Roman"/>
                <w:b/>
                <w:bCs/>
                <w:i/>
                <w:iCs/>
                <w:szCs w:val="22"/>
              </w:rPr>
            </w:pPr>
          </w:p>
        </w:tc>
        <w:tc>
          <w:tcPr>
            <w:tcW w:w="1258" w:type="dxa"/>
            <w:vAlign w:val="bottom"/>
          </w:tcPr>
          <w:p w14:paraId="08B25F0B" w14:textId="77777777" w:rsidR="002C4E0D" w:rsidRPr="006456CE" w:rsidRDefault="002C4E0D">
            <w:pPr>
              <w:pStyle w:val="acctfourfigures"/>
              <w:tabs>
                <w:tab w:val="clear" w:pos="765"/>
              </w:tabs>
              <w:spacing w:line="240" w:lineRule="exact"/>
              <w:ind w:right="11"/>
              <w:jc w:val="center"/>
              <w:rPr>
                <w:rFonts w:cs="Times New Roman"/>
                <w:szCs w:val="22"/>
              </w:rPr>
            </w:pPr>
          </w:p>
        </w:tc>
        <w:tc>
          <w:tcPr>
            <w:tcW w:w="180" w:type="dxa"/>
            <w:vAlign w:val="bottom"/>
          </w:tcPr>
          <w:p w14:paraId="3DF4E95C" w14:textId="77777777" w:rsidR="002C4E0D" w:rsidRPr="006456CE" w:rsidRDefault="002C4E0D">
            <w:pPr>
              <w:pStyle w:val="acctfourfigures"/>
              <w:tabs>
                <w:tab w:val="clear" w:pos="765"/>
              </w:tabs>
              <w:spacing w:line="240" w:lineRule="exact"/>
              <w:jc w:val="center"/>
              <w:rPr>
                <w:rFonts w:cs="Times New Roman"/>
                <w:szCs w:val="22"/>
              </w:rPr>
            </w:pPr>
          </w:p>
        </w:tc>
        <w:tc>
          <w:tcPr>
            <w:tcW w:w="2970" w:type="dxa"/>
            <w:gridSpan w:val="3"/>
            <w:tcBorders>
              <w:bottom w:val="single" w:sz="4" w:space="0" w:color="auto"/>
            </w:tcBorders>
            <w:vAlign w:val="bottom"/>
          </w:tcPr>
          <w:p w14:paraId="77A94962" w14:textId="77777777" w:rsidR="002C4E0D" w:rsidRPr="006456CE" w:rsidRDefault="002C4E0D">
            <w:pPr>
              <w:pStyle w:val="acctfourfigures"/>
              <w:tabs>
                <w:tab w:val="clear" w:pos="765"/>
              </w:tabs>
              <w:spacing w:line="240" w:lineRule="exact"/>
              <w:jc w:val="center"/>
              <w:rPr>
                <w:rFonts w:cs="Times New Roman"/>
                <w:szCs w:val="22"/>
              </w:rPr>
            </w:pPr>
            <w:r w:rsidRPr="006456CE">
              <w:rPr>
                <w:rFonts w:cs="Times New Roman"/>
                <w:szCs w:val="22"/>
              </w:rPr>
              <w:t xml:space="preserve">(Charged) / </w:t>
            </w:r>
            <w:r>
              <w:rPr>
                <w:rFonts w:cs="Times New Roman"/>
                <w:szCs w:val="22"/>
              </w:rPr>
              <w:t>c</w:t>
            </w:r>
            <w:r w:rsidRPr="006456CE">
              <w:rPr>
                <w:rFonts w:cs="Times New Roman"/>
                <w:szCs w:val="22"/>
              </w:rPr>
              <w:t>redited to:</w:t>
            </w:r>
          </w:p>
        </w:tc>
        <w:tc>
          <w:tcPr>
            <w:tcW w:w="181" w:type="dxa"/>
            <w:vAlign w:val="bottom"/>
          </w:tcPr>
          <w:p w14:paraId="34712213" w14:textId="77777777" w:rsidR="002C4E0D" w:rsidRPr="006456CE" w:rsidRDefault="002C4E0D">
            <w:pPr>
              <w:pStyle w:val="acctfourfigures"/>
              <w:tabs>
                <w:tab w:val="clear" w:pos="765"/>
              </w:tabs>
              <w:spacing w:line="240" w:lineRule="exact"/>
              <w:jc w:val="center"/>
              <w:rPr>
                <w:rFonts w:cs="Times New Roman"/>
                <w:szCs w:val="22"/>
              </w:rPr>
            </w:pPr>
          </w:p>
        </w:tc>
        <w:tc>
          <w:tcPr>
            <w:tcW w:w="1349" w:type="dxa"/>
            <w:vAlign w:val="bottom"/>
          </w:tcPr>
          <w:p w14:paraId="7334F4E9" w14:textId="77777777" w:rsidR="002C4E0D" w:rsidRPr="006456CE" w:rsidRDefault="002C4E0D">
            <w:pPr>
              <w:pStyle w:val="acctfourfigures"/>
              <w:tabs>
                <w:tab w:val="clear" w:pos="765"/>
              </w:tabs>
              <w:spacing w:line="240" w:lineRule="exact"/>
              <w:ind w:right="11"/>
              <w:jc w:val="center"/>
              <w:rPr>
                <w:rFonts w:cs="Times New Roman"/>
                <w:szCs w:val="22"/>
              </w:rPr>
            </w:pPr>
          </w:p>
        </w:tc>
      </w:tr>
      <w:tr w:rsidR="002C4E0D" w:rsidRPr="006456CE" w14:paraId="42419ADF" w14:textId="77777777" w:rsidTr="00766B60">
        <w:trPr>
          <w:tblHeader/>
        </w:trPr>
        <w:tc>
          <w:tcPr>
            <w:tcW w:w="3157" w:type="dxa"/>
            <w:vAlign w:val="bottom"/>
          </w:tcPr>
          <w:p w14:paraId="312E4AD3" w14:textId="77777777" w:rsidR="002C4E0D" w:rsidRPr="006456CE" w:rsidRDefault="002C4E0D">
            <w:pPr>
              <w:spacing w:line="240" w:lineRule="exact"/>
              <w:ind w:right="-126"/>
              <w:rPr>
                <w:rFonts w:cs="Times New Roman"/>
                <w:b/>
                <w:bCs/>
                <w:i/>
                <w:iCs/>
                <w:szCs w:val="22"/>
              </w:rPr>
            </w:pPr>
          </w:p>
        </w:tc>
        <w:tc>
          <w:tcPr>
            <w:tcW w:w="1258" w:type="dxa"/>
            <w:vAlign w:val="bottom"/>
          </w:tcPr>
          <w:p w14:paraId="57F94AD5" w14:textId="77777777" w:rsidR="002C4E0D" w:rsidRPr="00EC65EE" w:rsidRDefault="002C4E0D">
            <w:pPr>
              <w:pStyle w:val="acctfourfigures"/>
              <w:tabs>
                <w:tab w:val="clear" w:pos="765"/>
              </w:tabs>
              <w:spacing w:line="240" w:lineRule="exact"/>
              <w:ind w:left="41"/>
              <w:jc w:val="center"/>
              <w:rPr>
                <w:rFonts w:cs="Times New Roman"/>
                <w:szCs w:val="22"/>
              </w:rPr>
            </w:pPr>
            <w:r w:rsidRPr="00EC65EE">
              <w:rPr>
                <w:rFonts w:cs="Times New Roman"/>
                <w:szCs w:val="22"/>
              </w:rPr>
              <w:t xml:space="preserve">At </w:t>
            </w:r>
          </w:p>
          <w:p w14:paraId="11B8A07A" w14:textId="77777777" w:rsidR="002C4E0D" w:rsidRPr="00EC65EE" w:rsidRDefault="002C4E0D">
            <w:pPr>
              <w:pStyle w:val="acctfourfigures"/>
              <w:tabs>
                <w:tab w:val="clear" w:pos="765"/>
              </w:tabs>
              <w:spacing w:line="240" w:lineRule="exact"/>
              <w:ind w:left="41"/>
              <w:jc w:val="center"/>
              <w:rPr>
                <w:rFonts w:cs="Times New Roman"/>
                <w:szCs w:val="22"/>
              </w:rPr>
            </w:pPr>
            <w:r w:rsidRPr="00EC65EE">
              <w:rPr>
                <w:rFonts w:cs="Times New Roman"/>
                <w:szCs w:val="22"/>
              </w:rPr>
              <w:t>1 January</w:t>
            </w:r>
          </w:p>
          <w:p w14:paraId="72F12CA7" w14:textId="77777777" w:rsidR="002C4E0D" w:rsidRPr="006456CE" w:rsidRDefault="002C4E0D">
            <w:pPr>
              <w:pStyle w:val="acctfourfigures"/>
              <w:tabs>
                <w:tab w:val="clear" w:pos="765"/>
              </w:tabs>
              <w:spacing w:line="240" w:lineRule="exact"/>
              <w:ind w:right="11"/>
              <w:jc w:val="center"/>
              <w:rPr>
                <w:rFonts w:cs="Times New Roman"/>
                <w:szCs w:val="22"/>
              </w:rPr>
            </w:pPr>
            <w:r w:rsidRPr="00EC65EE">
              <w:rPr>
                <w:rFonts w:cs="Times New Roman"/>
                <w:szCs w:val="22"/>
              </w:rPr>
              <w:t>202</w:t>
            </w:r>
            <w:r>
              <w:rPr>
                <w:rFonts w:cs="Times New Roman"/>
                <w:szCs w:val="22"/>
              </w:rPr>
              <w:t>4</w:t>
            </w:r>
          </w:p>
        </w:tc>
        <w:tc>
          <w:tcPr>
            <w:tcW w:w="180" w:type="dxa"/>
            <w:vAlign w:val="bottom"/>
          </w:tcPr>
          <w:p w14:paraId="294AF5AF" w14:textId="77777777" w:rsidR="002C4E0D" w:rsidRPr="006456CE" w:rsidRDefault="002C4E0D">
            <w:pPr>
              <w:pStyle w:val="acctfourfigures"/>
              <w:tabs>
                <w:tab w:val="clear" w:pos="765"/>
              </w:tabs>
              <w:spacing w:line="240" w:lineRule="exact"/>
              <w:jc w:val="center"/>
              <w:rPr>
                <w:rFonts w:cs="Times New Roman"/>
                <w:szCs w:val="22"/>
              </w:rPr>
            </w:pPr>
          </w:p>
        </w:tc>
        <w:tc>
          <w:tcPr>
            <w:tcW w:w="1350" w:type="dxa"/>
            <w:tcBorders>
              <w:top w:val="single" w:sz="4" w:space="0" w:color="auto"/>
            </w:tcBorders>
            <w:vAlign w:val="bottom"/>
          </w:tcPr>
          <w:p w14:paraId="3BC00D85" w14:textId="77777777" w:rsidR="002C4E0D" w:rsidRPr="006456CE" w:rsidRDefault="002C4E0D">
            <w:pPr>
              <w:pStyle w:val="acctfourfigures"/>
              <w:tabs>
                <w:tab w:val="clear" w:pos="765"/>
              </w:tabs>
              <w:spacing w:line="240" w:lineRule="exact"/>
              <w:ind w:right="11"/>
              <w:jc w:val="center"/>
              <w:rPr>
                <w:rFonts w:cs="Times New Roman"/>
                <w:szCs w:val="22"/>
              </w:rPr>
            </w:pPr>
            <w:r w:rsidRPr="006456CE">
              <w:rPr>
                <w:rFonts w:cs="Times New Roman"/>
                <w:szCs w:val="22"/>
              </w:rPr>
              <w:t xml:space="preserve">Profit </w:t>
            </w:r>
          </w:p>
          <w:p w14:paraId="51D38414" w14:textId="77777777" w:rsidR="002C4E0D" w:rsidRPr="006456CE" w:rsidRDefault="002C4E0D">
            <w:pPr>
              <w:pStyle w:val="acctfourfigures"/>
              <w:tabs>
                <w:tab w:val="clear" w:pos="765"/>
              </w:tabs>
              <w:spacing w:line="240" w:lineRule="exact"/>
              <w:ind w:right="11"/>
              <w:jc w:val="center"/>
              <w:rPr>
                <w:rFonts w:cs="Times New Roman"/>
                <w:szCs w:val="22"/>
              </w:rPr>
            </w:pPr>
            <w:r w:rsidRPr="006456CE">
              <w:rPr>
                <w:rFonts w:cs="Times New Roman"/>
                <w:szCs w:val="22"/>
              </w:rPr>
              <w:t>or loss</w:t>
            </w:r>
          </w:p>
        </w:tc>
        <w:tc>
          <w:tcPr>
            <w:tcW w:w="229" w:type="dxa"/>
          </w:tcPr>
          <w:p w14:paraId="3A7EC829" w14:textId="77777777" w:rsidR="002C4E0D" w:rsidRPr="006456CE" w:rsidRDefault="002C4E0D">
            <w:pPr>
              <w:pStyle w:val="acctfourfigures"/>
              <w:tabs>
                <w:tab w:val="clear" w:pos="765"/>
              </w:tabs>
              <w:spacing w:line="240" w:lineRule="exact"/>
              <w:jc w:val="center"/>
              <w:rPr>
                <w:rFonts w:cs="Times New Roman"/>
                <w:szCs w:val="22"/>
              </w:rPr>
            </w:pPr>
          </w:p>
        </w:tc>
        <w:tc>
          <w:tcPr>
            <w:tcW w:w="1391" w:type="dxa"/>
          </w:tcPr>
          <w:p w14:paraId="2CD19F04" w14:textId="77777777" w:rsidR="002C4E0D" w:rsidRPr="00EC65EE" w:rsidRDefault="002C4E0D">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181" w:type="dxa"/>
            <w:vAlign w:val="bottom"/>
          </w:tcPr>
          <w:p w14:paraId="00CE394B" w14:textId="77777777" w:rsidR="002C4E0D" w:rsidRPr="006456CE" w:rsidRDefault="002C4E0D">
            <w:pPr>
              <w:pStyle w:val="acctfourfigures"/>
              <w:tabs>
                <w:tab w:val="clear" w:pos="765"/>
              </w:tabs>
              <w:spacing w:line="240" w:lineRule="exact"/>
              <w:jc w:val="center"/>
              <w:rPr>
                <w:rFonts w:cs="Times New Roman"/>
                <w:szCs w:val="22"/>
              </w:rPr>
            </w:pPr>
          </w:p>
        </w:tc>
        <w:tc>
          <w:tcPr>
            <w:tcW w:w="1349" w:type="dxa"/>
            <w:vAlign w:val="bottom"/>
          </w:tcPr>
          <w:p w14:paraId="0278A7C0" w14:textId="77777777" w:rsidR="002C4E0D" w:rsidRPr="00EC65EE" w:rsidRDefault="002C4E0D">
            <w:pPr>
              <w:pStyle w:val="acctfourfigures"/>
              <w:tabs>
                <w:tab w:val="clear" w:pos="765"/>
              </w:tabs>
              <w:spacing w:line="240" w:lineRule="exact"/>
              <w:ind w:left="-79" w:right="-79"/>
              <w:jc w:val="center"/>
              <w:rPr>
                <w:rFonts w:cs="Times New Roman"/>
                <w:szCs w:val="22"/>
              </w:rPr>
            </w:pPr>
            <w:r w:rsidRPr="00EC65EE">
              <w:rPr>
                <w:rFonts w:cs="Times New Roman"/>
                <w:szCs w:val="22"/>
              </w:rPr>
              <w:t xml:space="preserve">At </w:t>
            </w:r>
          </w:p>
          <w:p w14:paraId="4B6CA4AB" w14:textId="77777777" w:rsidR="008B24C5" w:rsidRPr="00EC65EE" w:rsidRDefault="008B24C5" w:rsidP="008B24C5">
            <w:pPr>
              <w:pStyle w:val="acctfourfigures"/>
              <w:tabs>
                <w:tab w:val="clear" w:pos="765"/>
              </w:tabs>
              <w:spacing w:line="240" w:lineRule="exact"/>
              <w:ind w:left="-79" w:right="-79"/>
              <w:jc w:val="center"/>
              <w:rPr>
                <w:rFonts w:cs="Times New Roman"/>
                <w:szCs w:val="22"/>
              </w:rPr>
            </w:pPr>
            <w:r w:rsidRPr="00EC65EE">
              <w:rPr>
                <w:rFonts w:cs="Times New Roman"/>
                <w:szCs w:val="22"/>
              </w:rPr>
              <w:t>3</w:t>
            </w:r>
            <w:r>
              <w:rPr>
                <w:rFonts w:cs="Times New Roman"/>
                <w:szCs w:val="22"/>
              </w:rPr>
              <w:t>0 June</w:t>
            </w:r>
          </w:p>
          <w:p w14:paraId="3C5C76AD" w14:textId="77777777" w:rsidR="002C4E0D" w:rsidRPr="006456CE" w:rsidRDefault="002C4E0D">
            <w:pPr>
              <w:pStyle w:val="acctfourfigures"/>
              <w:tabs>
                <w:tab w:val="clear" w:pos="765"/>
              </w:tabs>
              <w:spacing w:line="240" w:lineRule="exact"/>
              <w:ind w:right="11"/>
              <w:jc w:val="center"/>
              <w:rPr>
                <w:rFonts w:cs="Times New Roman"/>
                <w:szCs w:val="22"/>
              </w:rPr>
            </w:pPr>
            <w:r w:rsidRPr="00EC65EE">
              <w:rPr>
                <w:rFonts w:cs="Times New Roman"/>
                <w:szCs w:val="22"/>
              </w:rPr>
              <w:t>202</w:t>
            </w:r>
            <w:r>
              <w:rPr>
                <w:rFonts w:cs="Times New Roman"/>
                <w:szCs w:val="22"/>
              </w:rPr>
              <w:t>4</w:t>
            </w:r>
          </w:p>
        </w:tc>
      </w:tr>
      <w:tr w:rsidR="002C4E0D" w:rsidRPr="006456CE" w14:paraId="7C5E6F32" w14:textId="77777777" w:rsidTr="00766B60">
        <w:trPr>
          <w:tblHeader/>
        </w:trPr>
        <w:tc>
          <w:tcPr>
            <w:tcW w:w="3157" w:type="dxa"/>
            <w:vAlign w:val="bottom"/>
          </w:tcPr>
          <w:p w14:paraId="69DF368C" w14:textId="77777777" w:rsidR="002C4E0D" w:rsidRPr="006456CE" w:rsidRDefault="002C4E0D">
            <w:pPr>
              <w:spacing w:line="240" w:lineRule="exact"/>
              <w:ind w:right="-126"/>
              <w:rPr>
                <w:rFonts w:cs="Times New Roman"/>
                <w:b/>
                <w:bCs/>
                <w:i/>
                <w:iCs/>
                <w:szCs w:val="22"/>
                <w:cs/>
                <w:lang w:bidi="th-TH"/>
              </w:rPr>
            </w:pPr>
          </w:p>
        </w:tc>
        <w:tc>
          <w:tcPr>
            <w:tcW w:w="1258" w:type="dxa"/>
            <w:vAlign w:val="bottom"/>
          </w:tcPr>
          <w:p w14:paraId="333C9B63" w14:textId="77777777" w:rsidR="002C4E0D" w:rsidRPr="006456CE" w:rsidRDefault="002C4E0D">
            <w:pPr>
              <w:pStyle w:val="acctfourfigures"/>
              <w:spacing w:line="240" w:lineRule="exact"/>
              <w:ind w:right="11"/>
              <w:jc w:val="center"/>
              <w:rPr>
                <w:rFonts w:cs="Times New Roman"/>
                <w:szCs w:val="22"/>
              </w:rPr>
            </w:pPr>
          </w:p>
        </w:tc>
        <w:tc>
          <w:tcPr>
            <w:tcW w:w="3331" w:type="dxa"/>
            <w:gridSpan w:val="5"/>
            <w:vAlign w:val="bottom"/>
          </w:tcPr>
          <w:p w14:paraId="3721E87A" w14:textId="4E1D079A" w:rsidR="002C4E0D" w:rsidRPr="006456CE" w:rsidRDefault="002C4E0D">
            <w:pPr>
              <w:pStyle w:val="acctfourfigures"/>
              <w:spacing w:line="240" w:lineRule="exact"/>
              <w:ind w:right="11"/>
              <w:jc w:val="center"/>
              <w:rPr>
                <w:rFonts w:cs="Times New Roman"/>
                <w:szCs w:val="22"/>
              </w:rPr>
            </w:pPr>
            <w:r w:rsidRPr="006456CE">
              <w:rPr>
                <w:rFonts w:cs="Times New Roman"/>
                <w:i/>
                <w:iCs/>
                <w:szCs w:val="22"/>
              </w:rPr>
              <w:t xml:space="preserve">(note </w:t>
            </w:r>
            <w:r>
              <w:rPr>
                <w:rFonts w:cs="Times New Roman"/>
                <w:i/>
                <w:iCs/>
                <w:szCs w:val="22"/>
              </w:rPr>
              <w:t>4</w:t>
            </w:r>
            <w:r w:rsidR="00AA49B0">
              <w:rPr>
                <w:rFonts w:cs="Times New Roman"/>
                <w:i/>
                <w:iCs/>
                <w:szCs w:val="22"/>
              </w:rPr>
              <w:t>1</w:t>
            </w:r>
            <w:r w:rsidRPr="006456CE">
              <w:rPr>
                <w:rFonts w:cs="Times New Roman"/>
                <w:i/>
                <w:iCs/>
                <w:szCs w:val="22"/>
              </w:rPr>
              <w:t>)</w:t>
            </w:r>
          </w:p>
        </w:tc>
        <w:tc>
          <w:tcPr>
            <w:tcW w:w="1349" w:type="dxa"/>
            <w:vAlign w:val="bottom"/>
          </w:tcPr>
          <w:p w14:paraId="2AE05D0C" w14:textId="77777777" w:rsidR="002C4E0D" w:rsidRPr="006456CE" w:rsidRDefault="002C4E0D">
            <w:pPr>
              <w:pStyle w:val="acctfourfigures"/>
              <w:spacing w:line="240" w:lineRule="exact"/>
              <w:ind w:right="11"/>
              <w:jc w:val="center"/>
              <w:rPr>
                <w:rFonts w:cs="Times New Roman"/>
                <w:szCs w:val="22"/>
              </w:rPr>
            </w:pPr>
          </w:p>
        </w:tc>
      </w:tr>
      <w:tr w:rsidR="002C4E0D" w:rsidRPr="006456CE" w14:paraId="15F3FF57" w14:textId="77777777" w:rsidTr="00766B60">
        <w:trPr>
          <w:tblHeader/>
        </w:trPr>
        <w:tc>
          <w:tcPr>
            <w:tcW w:w="3157" w:type="dxa"/>
            <w:vAlign w:val="bottom"/>
          </w:tcPr>
          <w:p w14:paraId="4DDCC933" w14:textId="77777777" w:rsidR="002C4E0D" w:rsidRPr="006456CE" w:rsidRDefault="002C4E0D">
            <w:pPr>
              <w:spacing w:line="240" w:lineRule="exact"/>
              <w:ind w:right="-126"/>
              <w:rPr>
                <w:rFonts w:cs="Times New Roman"/>
                <w:b/>
                <w:bCs/>
                <w:i/>
                <w:iCs/>
                <w:szCs w:val="22"/>
              </w:rPr>
            </w:pPr>
          </w:p>
        </w:tc>
        <w:tc>
          <w:tcPr>
            <w:tcW w:w="5938" w:type="dxa"/>
            <w:gridSpan w:val="7"/>
            <w:vAlign w:val="bottom"/>
          </w:tcPr>
          <w:p w14:paraId="2A1F8311" w14:textId="77777777" w:rsidR="002C4E0D" w:rsidRPr="006456CE" w:rsidRDefault="002C4E0D">
            <w:pPr>
              <w:pStyle w:val="acctfourfigures"/>
              <w:tabs>
                <w:tab w:val="clear" w:pos="765"/>
              </w:tabs>
              <w:spacing w:line="240" w:lineRule="exact"/>
              <w:ind w:right="11"/>
              <w:jc w:val="center"/>
              <w:rPr>
                <w:rFonts w:cs="Times New Roman"/>
                <w:szCs w:val="22"/>
              </w:rPr>
            </w:pPr>
            <w:r w:rsidRPr="006456CE">
              <w:rPr>
                <w:rFonts w:cs="Times New Roman"/>
                <w:i/>
                <w:iCs/>
                <w:szCs w:val="22"/>
              </w:rPr>
              <w:t>(in thousand Baht)</w:t>
            </w:r>
          </w:p>
        </w:tc>
      </w:tr>
      <w:tr w:rsidR="002C4E0D" w:rsidRPr="006456CE" w14:paraId="542873D3" w14:textId="77777777" w:rsidTr="00766B60">
        <w:tc>
          <w:tcPr>
            <w:tcW w:w="3157" w:type="dxa"/>
            <w:vAlign w:val="bottom"/>
          </w:tcPr>
          <w:p w14:paraId="4C97701E" w14:textId="77777777" w:rsidR="002C4E0D" w:rsidRPr="009460A7" w:rsidRDefault="002C4E0D">
            <w:pPr>
              <w:spacing w:line="240" w:lineRule="exact"/>
              <w:ind w:left="-70" w:right="-126"/>
              <w:rPr>
                <w:rFonts w:cs="Times New Roman"/>
                <w:b/>
                <w:bCs/>
                <w:i/>
                <w:iCs/>
                <w:szCs w:val="22"/>
              </w:rPr>
            </w:pPr>
            <w:r w:rsidRPr="009460A7">
              <w:rPr>
                <w:rFonts w:cs="Times New Roman"/>
                <w:b/>
                <w:bCs/>
                <w:i/>
                <w:iCs/>
                <w:szCs w:val="22"/>
              </w:rPr>
              <w:t>Deferred tax assets</w:t>
            </w:r>
          </w:p>
        </w:tc>
        <w:tc>
          <w:tcPr>
            <w:tcW w:w="1258" w:type="dxa"/>
            <w:vAlign w:val="bottom"/>
          </w:tcPr>
          <w:p w14:paraId="68B4FB9F" w14:textId="77777777" w:rsidR="002C4E0D" w:rsidRPr="009460A7" w:rsidRDefault="002C4E0D">
            <w:pPr>
              <w:pStyle w:val="acctfourfigures"/>
              <w:tabs>
                <w:tab w:val="clear" w:pos="765"/>
                <w:tab w:val="decimal" w:pos="1130"/>
              </w:tabs>
              <w:spacing w:line="240" w:lineRule="exact"/>
              <w:ind w:right="11"/>
              <w:rPr>
                <w:rFonts w:cs="Times New Roman"/>
                <w:szCs w:val="22"/>
              </w:rPr>
            </w:pPr>
          </w:p>
        </w:tc>
        <w:tc>
          <w:tcPr>
            <w:tcW w:w="180" w:type="dxa"/>
            <w:vAlign w:val="bottom"/>
          </w:tcPr>
          <w:p w14:paraId="022602F8" w14:textId="77777777" w:rsidR="002C4E0D" w:rsidRPr="009460A7" w:rsidRDefault="002C4E0D">
            <w:pPr>
              <w:pStyle w:val="acctfourfigures"/>
              <w:tabs>
                <w:tab w:val="clear" w:pos="765"/>
                <w:tab w:val="decimal" w:pos="1130"/>
              </w:tabs>
              <w:spacing w:line="240" w:lineRule="exact"/>
              <w:ind w:right="11"/>
              <w:rPr>
                <w:rFonts w:cs="Times New Roman"/>
                <w:szCs w:val="22"/>
              </w:rPr>
            </w:pPr>
          </w:p>
        </w:tc>
        <w:tc>
          <w:tcPr>
            <w:tcW w:w="1350" w:type="dxa"/>
            <w:vAlign w:val="bottom"/>
          </w:tcPr>
          <w:p w14:paraId="074C8F68" w14:textId="77777777" w:rsidR="002C4E0D" w:rsidRPr="009460A7" w:rsidRDefault="002C4E0D">
            <w:pPr>
              <w:pStyle w:val="acctfourfigures"/>
              <w:tabs>
                <w:tab w:val="clear" w:pos="765"/>
                <w:tab w:val="decimal" w:pos="1130"/>
              </w:tabs>
              <w:spacing w:line="240" w:lineRule="exact"/>
              <w:ind w:right="11"/>
              <w:rPr>
                <w:rFonts w:cs="Times New Roman"/>
                <w:szCs w:val="22"/>
              </w:rPr>
            </w:pPr>
          </w:p>
        </w:tc>
        <w:tc>
          <w:tcPr>
            <w:tcW w:w="229" w:type="dxa"/>
          </w:tcPr>
          <w:p w14:paraId="1F263BD0" w14:textId="77777777" w:rsidR="002C4E0D" w:rsidRPr="009460A7" w:rsidRDefault="002C4E0D">
            <w:pPr>
              <w:pStyle w:val="acctfourfigures"/>
              <w:tabs>
                <w:tab w:val="clear" w:pos="765"/>
                <w:tab w:val="decimal" w:pos="1130"/>
              </w:tabs>
              <w:spacing w:line="240" w:lineRule="exact"/>
              <w:ind w:right="11"/>
              <w:rPr>
                <w:rFonts w:cs="Times New Roman"/>
                <w:szCs w:val="22"/>
              </w:rPr>
            </w:pPr>
          </w:p>
        </w:tc>
        <w:tc>
          <w:tcPr>
            <w:tcW w:w="1391" w:type="dxa"/>
          </w:tcPr>
          <w:p w14:paraId="18D1596C" w14:textId="77777777" w:rsidR="002C4E0D" w:rsidRPr="009460A7" w:rsidRDefault="002C4E0D">
            <w:pPr>
              <w:pStyle w:val="acctfourfigures"/>
              <w:tabs>
                <w:tab w:val="clear" w:pos="765"/>
                <w:tab w:val="decimal" w:pos="1130"/>
              </w:tabs>
              <w:spacing w:line="240" w:lineRule="exact"/>
              <w:ind w:right="11"/>
              <w:rPr>
                <w:rFonts w:cs="Times New Roman"/>
                <w:szCs w:val="22"/>
              </w:rPr>
            </w:pPr>
          </w:p>
        </w:tc>
        <w:tc>
          <w:tcPr>
            <w:tcW w:w="181" w:type="dxa"/>
            <w:vAlign w:val="bottom"/>
          </w:tcPr>
          <w:p w14:paraId="326037AC" w14:textId="77777777" w:rsidR="002C4E0D" w:rsidRPr="009460A7" w:rsidRDefault="002C4E0D">
            <w:pPr>
              <w:pStyle w:val="acctfourfigures"/>
              <w:tabs>
                <w:tab w:val="clear" w:pos="765"/>
                <w:tab w:val="decimal" w:pos="1130"/>
              </w:tabs>
              <w:spacing w:line="240" w:lineRule="exact"/>
              <w:ind w:right="11"/>
              <w:rPr>
                <w:rFonts w:cs="Times New Roman"/>
                <w:szCs w:val="22"/>
              </w:rPr>
            </w:pPr>
          </w:p>
        </w:tc>
        <w:tc>
          <w:tcPr>
            <w:tcW w:w="1349" w:type="dxa"/>
            <w:vAlign w:val="bottom"/>
          </w:tcPr>
          <w:p w14:paraId="3044A2DB" w14:textId="77777777" w:rsidR="002C4E0D" w:rsidRPr="009460A7" w:rsidRDefault="002C4E0D">
            <w:pPr>
              <w:pStyle w:val="acctfourfigures"/>
              <w:tabs>
                <w:tab w:val="clear" w:pos="765"/>
                <w:tab w:val="decimal" w:pos="1130"/>
              </w:tabs>
              <w:spacing w:line="240" w:lineRule="exact"/>
              <w:ind w:right="11"/>
              <w:rPr>
                <w:rFonts w:cs="Times New Roman"/>
                <w:szCs w:val="22"/>
              </w:rPr>
            </w:pPr>
          </w:p>
        </w:tc>
      </w:tr>
      <w:tr w:rsidR="00625BCD" w:rsidRPr="006456CE" w14:paraId="549F6389" w14:textId="77777777" w:rsidTr="00766B60">
        <w:tc>
          <w:tcPr>
            <w:tcW w:w="3157" w:type="dxa"/>
            <w:vAlign w:val="bottom"/>
          </w:tcPr>
          <w:p w14:paraId="2EF05A0E" w14:textId="77777777" w:rsidR="00625BCD" w:rsidRPr="009460A7" w:rsidRDefault="00625BCD" w:rsidP="00625BCD">
            <w:pPr>
              <w:spacing w:line="240" w:lineRule="exact"/>
              <w:ind w:left="-70" w:right="-126"/>
              <w:rPr>
                <w:rFonts w:cs="Times New Roman"/>
                <w:szCs w:val="22"/>
              </w:rPr>
            </w:pPr>
            <w:r w:rsidRPr="009460A7">
              <w:rPr>
                <w:rFonts w:eastAsia="AngsanaNew" w:cs="Times New Roman"/>
                <w:szCs w:val="22"/>
                <w:lang w:eastAsia="en-GB" w:bidi="th-TH"/>
              </w:rPr>
              <w:t>Investments</w:t>
            </w:r>
          </w:p>
        </w:tc>
        <w:tc>
          <w:tcPr>
            <w:tcW w:w="1258" w:type="dxa"/>
          </w:tcPr>
          <w:p w14:paraId="55BB9890" w14:textId="77777777" w:rsidR="00625BCD" w:rsidRPr="009460A7" w:rsidRDefault="00625BCD" w:rsidP="00625BCD">
            <w:pPr>
              <w:pStyle w:val="acctfourfigures"/>
              <w:tabs>
                <w:tab w:val="clear" w:pos="765"/>
                <w:tab w:val="decimal" w:pos="1093"/>
              </w:tabs>
              <w:spacing w:line="240" w:lineRule="exact"/>
              <w:ind w:right="-347"/>
              <w:rPr>
                <w:rFonts w:cs="Times New Roman"/>
                <w:szCs w:val="22"/>
              </w:rPr>
            </w:pPr>
            <w:r w:rsidRPr="009460A7">
              <w:rPr>
                <w:rFonts w:cs="Times New Roman"/>
                <w:szCs w:val="22"/>
              </w:rPr>
              <w:t>4,064</w:t>
            </w:r>
          </w:p>
        </w:tc>
        <w:tc>
          <w:tcPr>
            <w:tcW w:w="180" w:type="dxa"/>
            <w:vAlign w:val="bottom"/>
          </w:tcPr>
          <w:p w14:paraId="18D89F1C" w14:textId="77777777" w:rsidR="00625BCD" w:rsidRPr="009460A7" w:rsidRDefault="00625BCD" w:rsidP="00625BCD">
            <w:pPr>
              <w:pStyle w:val="acctfourfigures"/>
              <w:tabs>
                <w:tab w:val="clear" w:pos="765"/>
                <w:tab w:val="decimal" w:pos="1130"/>
              </w:tabs>
              <w:spacing w:line="240" w:lineRule="exact"/>
              <w:ind w:right="101"/>
              <w:rPr>
                <w:rFonts w:cs="Times New Roman"/>
                <w:szCs w:val="22"/>
              </w:rPr>
            </w:pPr>
          </w:p>
        </w:tc>
        <w:tc>
          <w:tcPr>
            <w:tcW w:w="1350" w:type="dxa"/>
          </w:tcPr>
          <w:p w14:paraId="495CC3FF" w14:textId="78EDB4B6" w:rsidR="00625BCD" w:rsidRPr="00AA6956" w:rsidRDefault="00625BCD" w:rsidP="00625BCD">
            <w:pPr>
              <w:pStyle w:val="acctfourfigures"/>
              <w:tabs>
                <w:tab w:val="clear" w:pos="765"/>
                <w:tab w:val="decimal" w:pos="1130"/>
              </w:tabs>
              <w:spacing w:line="240" w:lineRule="exact"/>
              <w:ind w:right="11"/>
              <w:rPr>
                <w:rFonts w:cs="Times New Roman"/>
                <w:szCs w:val="22"/>
                <w:lang w:val="en-US" w:bidi="th-TH"/>
              </w:rPr>
            </w:pPr>
            <w:r w:rsidRPr="00AA6956">
              <w:rPr>
                <w:rFonts w:cs="Times New Roman"/>
                <w:szCs w:val="22"/>
              </w:rPr>
              <w:t xml:space="preserve">(432) </w:t>
            </w:r>
          </w:p>
        </w:tc>
        <w:tc>
          <w:tcPr>
            <w:tcW w:w="229" w:type="dxa"/>
          </w:tcPr>
          <w:p w14:paraId="06D7EAC7" w14:textId="77777777" w:rsidR="00625BCD" w:rsidRPr="009460A7" w:rsidRDefault="00625BCD" w:rsidP="00625BCD">
            <w:pPr>
              <w:pStyle w:val="acctfourfigures"/>
              <w:tabs>
                <w:tab w:val="clear" w:pos="765"/>
                <w:tab w:val="decimal" w:pos="1130"/>
              </w:tabs>
              <w:spacing w:line="240" w:lineRule="exact"/>
              <w:ind w:right="101"/>
              <w:rPr>
                <w:rFonts w:cs="Times New Roman"/>
                <w:szCs w:val="22"/>
              </w:rPr>
            </w:pPr>
          </w:p>
        </w:tc>
        <w:tc>
          <w:tcPr>
            <w:tcW w:w="1391" w:type="dxa"/>
          </w:tcPr>
          <w:p w14:paraId="24567F4E" w14:textId="523AA1DA" w:rsidR="00625BCD" w:rsidRPr="009460A7" w:rsidRDefault="00625BCD" w:rsidP="00625BCD">
            <w:pPr>
              <w:pStyle w:val="acctfourfigures"/>
              <w:tabs>
                <w:tab w:val="clear" w:pos="765"/>
                <w:tab w:val="decimal" w:pos="1130"/>
              </w:tabs>
              <w:spacing w:line="240" w:lineRule="exact"/>
              <w:ind w:right="11"/>
              <w:rPr>
                <w:rFonts w:cs="Times New Roman"/>
                <w:szCs w:val="22"/>
              </w:rPr>
            </w:pPr>
            <w:r w:rsidRPr="00AA6956">
              <w:rPr>
                <w:rFonts w:cs="Times New Roman"/>
                <w:szCs w:val="22"/>
              </w:rPr>
              <w:t>(242)</w:t>
            </w:r>
          </w:p>
        </w:tc>
        <w:tc>
          <w:tcPr>
            <w:tcW w:w="181" w:type="dxa"/>
          </w:tcPr>
          <w:p w14:paraId="255E90DB" w14:textId="77777777" w:rsidR="00625BCD" w:rsidRPr="009460A7" w:rsidRDefault="00625BCD" w:rsidP="00625BCD">
            <w:pPr>
              <w:pStyle w:val="acctfourfigures"/>
              <w:tabs>
                <w:tab w:val="clear" w:pos="765"/>
                <w:tab w:val="decimal" w:pos="1130"/>
              </w:tabs>
              <w:spacing w:line="240" w:lineRule="exact"/>
              <w:ind w:right="101"/>
              <w:rPr>
                <w:rFonts w:cs="Times New Roman"/>
                <w:szCs w:val="22"/>
              </w:rPr>
            </w:pPr>
          </w:p>
        </w:tc>
        <w:tc>
          <w:tcPr>
            <w:tcW w:w="1349" w:type="dxa"/>
          </w:tcPr>
          <w:p w14:paraId="37E7D9E8" w14:textId="2E600C3A" w:rsidR="00625BCD" w:rsidRPr="009460A7" w:rsidRDefault="00625BCD" w:rsidP="00625BCD">
            <w:pPr>
              <w:pStyle w:val="acctfourfigures"/>
              <w:tabs>
                <w:tab w:val="clear" w:pos="765"/>
                <w:tab w:val="decimal" w:pos="1130"/>
              </w:tabs>
              <w:spacing w:line="240" w:lineRule="exact"/>
              <w:ind w:right="11"/>
              <w:rPr>
                <w:rFonts w:cs="Times New Roman"/>
                <w:szCs w:val="22"/>
                <w:lang w:bidi="th-TH"/>
              </w:rPr>
            </w:pPr>
            <w:r w:rsidRPr="00AA6956">
              <w:rPr>
                <w:rFonts w:cs="Times New Roman"/>
                <w:szCs w:val="22"/>
              </w:rPr>
              <w:t xml:space="preserve"> 3,390</w:t>
            </w:r>
          </w:p>
        </w:tc>
      </w:tr>
      <w:tr w:rsidR="00625BCD" w:rsidRPr="006456CE" w14:paraId="0CF50C5C" w14:textId="77777777" w:rsidTr="00766B60">
        <w:tc>
          <w:tcPr>
            <w:tcW w:w="3157" w:type="dxa"/>
            <w:vAlign w:val="bottom"/>
          </w:tcPr>
          <w:p w14:paraId="01BA58D6" w14:textId="77777777" w:rsidR="00625BCD" w:rsidRPr="009460A7" w:rsidRDefault="00625BCD" w:rsidP="00625BCD">
            <w:pPr>
              <w:spacing w:line="240" w:lineRule="exact"/>
              <w:ind w:left="-70" w:right="-126"/>
              <w:rPr>
                <w:rFonts w:cs="Times New Roman"/>
                <w:szCs w:val="22"/>
              </w:rPr>
            </w:pPr>
            <w:r w:rsidRPr="009460A7">
              <w:rPr>
                <w:rFonts w:cs="Times New Roman"/>
                <w:szCs w:val="22"/>
              </w:rPr>
              <w:t>Loans to customers and accrued</w:t>
            </w:r>
          </w:p>
        </w:tc>
        <w:tc>
          <w:tcPr>
            <w:tcW w:w="1258" w:type="dxa"/>
          </w:tcPr>
          <w:p w14:paraId="64EEC9F4" w14:textId="77777777" w:rsidR="00625BCD" w:rsidRPr="009460A7" w:rsidRDefault="00625BCD" w:rsidP="00625BCD">
            <w:pPr>
              <w:pStyle w:val="acctfourfigures"/>
              <w:tabs>
                <w:tab w:val="clear" w:pos="765"/>
                <w:tab w:val="decimal" w:pos="1093"/>
              </w:tabs>
              <w:spacing w:line="240" w:lineRule="exact"/>
              <w:ind w:right="-347"/>
              <w:rPr>
                <w:rFonts w:cs="Times New Roman"/>
                <w:szCs w:val="22"/>
              </w:rPr>
            </w:pPr>
          </w:p>
        </w:tc>
        <w:tc>
          <w:tcPr>
            <w:tcW w:w="180" w:type="dxa"/>
            <w:vAlign w:val="bottom"/>
          </w:tcPr>
          <w:p w14:paraId="37C68909" w14:textId="77777777" w:rsidR="00625BCD" w:rsidRPr="009460A7" w:rsidRDefault="00625BCD" w:rsidP="00625BCD">
            <w:pPr>
              <w:pStyle w:val="acctfourfigures"/>
              <w:tabs>
                <w:tab w:val="clear" w:pos="765"/>
                <w:tab w:val="decimal" w:pos="1130"/>
              </w:tabs>
              <w:spacing w:line="240" w:lineRule="exact"/>
              <w:ind w:right="101"/>
              <w:rPr>
                <w:rFonts w:cs="Times New Roman"/>
                <w:szCs w:val="22"/>
              </w:rPr>
            </w:pPr>
          </w:p>
        </w:tc>
        <w:tc>
          <w:tcPr>
            <w:tcW w:w="1350" w:type="dxa"/>
          </w:tcPr>
          <w:p w14:paraId="5683DE42" w14:textId="77777777" w:rsidR="00625BCD" w:rsidRPr="009460A7" w:rsidRDefault="00625BCD" w:rsidP="00625BCD">
            <w:pPr>
              <w:pStyle w:val="acctfourfigures"/>
              <w:tabs>
                <w:tab w:val="clear" w:pos="765"/>
                <w:tab w:val="decimal" w:pos="1130"/>
              </w:tabs>
              <w:spacing w:line="240" w:lineRule="exact"/>
              <w:ind w:right="11"/>
              <w:rPr>
                <w:rFonts w:cs="Times New Roman"/>
                <w:szCs w:val="22"/>
              </w:rPr>
            </w:pPr>
          </w:p>
        </w:tc>
        <w:tc>
          <w:tcPr>
            <w:tcW w:w="229" w:type="dxa"/>
          </w:tcPr>
          <w:p w14:paraId="1BF26877" w14:textId="77777777" w:rsidR="00625BCD" w:rsidRPr="009460A7" w:rsidRDefault="00625BCD" w:rsidP="00625BCD">
            <w:pPr>
              <w:pStyle w:val="acctfourfigures"/>
              <w:tabs>
                <w:tab w:val="clear" w:pos="765"/>
                <w:tab w:val="decimal" w:pos="1130"/>
              </w:tabs>
              <w:spacing w:line="240" w:lineRule="exact"/>
              <w:ind w:right="101"/>
              <w:rPr>
                <w:rFonts w:cs="Times New Roman"/>
                <w:szCs w:val="22"/>
              </w:rPr>
            </w:pPr>
          </w:p>
        </w:tc>
        <w:tc>
          <w:tcPr>
            <w:tcW w:w="1391" w:type="dxa"/>
          </w:tcPr>
          <w:p w14:paraId="3D9E5294" w14:textId="77777777" w:rsidR="00625BCD" w:rsidRPr="009460A7" w:rsidRDefault="00625BCD" w:rsidP="00625BCD">
            <w:pPr>
              <w:pStyle w:val="acctfourfigures"/>
              <w:tabs>
                <w:tab w:val="clear" w:pos="765"/>
                <w:tab w:val="decimal" w:pos="1130"/>
              </w:tabs>
              <w:spacing w:line="240" w:lineRule="exact"/>
              <w:ind w:right="11"/>
              <w:rPr>
                <w:rFonts w:cs="Times New Roman"/>
                <w:szCs w:val="22"/>
              </w:rPr>
            </w:pPr>
          </w:p>
        </w:tc>
        <w:tc>
          <w:tcPr>
            <w:tcW w:w="181" w:type="dxa"/>
          </w:tcPr>
          <w:p w14:paraId="7DD2DE30" w14:textId="77777777" w:rsidR="00625BCD" w:rsidRPr="009460A7" w:rsidRDefault="00625BCD" w:rsidP="00625BCD">
            <w:pPr>
              <w:pStyle w:val="acctfourfigures"/>
              <w:tabs>
                <w:tab w:val="clear" w:pos="765"/>
                <w:tab w:val="decimal" w:pos="1130"/>
              </w:tabs>
              <w:spacing w:line="240" w:lineRule="exact"/>
              <w:ind w:right="101"/>
              <w:rPr>
                <w:rFonts w:cs="Times New Roman"/>
                <w:szCs w:val="22"/>
              </w:rPr>
            </w:pPr>
          </w:p>
        </w:tc>
        <w:tc>
          <w:tcPr>
            <w:tcW w:w="1349" w:type="dxa"/>
          </w:tcPr>
          <w:p w14:paraId="1DA2E342" w14:textId="77777777" w:rsidR="00625BCD" w:rsidRPr="009460A7" w:rsidRDefault="00625BCD" w:rsidP="00625BCD">
            <w:pPr>
              <w:pStyle w:val="acctfourfigures"/>
              <w:tabs>
                <w:tab w:val="clear" w:pos="765"/>
                <w:tab w:val="decimal" w:pos="1130"/>
              </w:tabs>
              <w:spacing w:line="240" w:lineRule="exact"/>
              <w:ind w:right="11"/>
              <w:rPr>
                <w:rFonts w:cs="Times New Roman"/>
                <w:szCs w:val="22"/>
              </w:rPr>
            </w:pPr>
          </w:p>
        </w:tc>
      </w:tr>
      <w:tr w:rsidR="00625BCD" w:rsidRPr="006456CE" w14:paraId="66E58669" w14:textId="77777777" w:rsidTr="00766B60">
        <w:tc>
          <w:tcPr>
            <w:tcW w:w="3157" w:type="dxa"/>
            <w:vAlign w:val="bottom"/>
          </w:tcPr>
          <w:p w14:paraId="2FE7CD6F" w14:textId="77777777" w:rsidR="00625BCD" w:rsidRPr="009460A7" w:rsidRDefault="00625BCD" w:rsidP="00625BCD">
            <w:pPr>
              <w:spacing w:line="240" w:lineRule="exact"/>
              <w:ind w:left="-70" w:right="-126"/>
              <w:rPr>
                <w:rFonts w:eastAsia="MS Mincho" w:cs="Times New Roman"/>
                <w:szCs w:val="22"/>
                <w:lang w:eastAsia="th-TH"/>
              </w:rPr>
            </w:pPr>
            <w:r w:rsidRPr="009460A7">
              <w:rPr>
                <w:rFonts w:cs="Times New Roman"/>
                <w:szCs w:val="22"/>
              </w:rPr>
              <w:t xml:space="preserve">   interest receivables</w:t>
            </w:r>
          </w:p>
        </w:tc>
        <w:tc>
          <w:tcPr>
            <w:tcW w:w="1258" w:type="dxa"/>
          </w:tcPr>
          <w:p w14:paraId="6AC0F503" w14:textId="77777777" w:rsidR="00625BCD" w:rsidRPr="009460A7" w:rsidRDefault="00625BCD" w:rsidP="00625BCD">
            <w:pPr>
              <w:pStyle w:val="acctfourfigures"/>
              <w:tabs>
                <w:tab w:val="clear" w:pos="765"/>
                <w:tab w:val="decimal" w:pos="1093"/>
              </w:tabs>
              <w:spacing w:line="240" w:lineRule="exact"/>
              <w:ind w:right="-347"/>
              <w:rPr>
                <w:rFonts w:cs="Times New Roman"/>
                <w:szCs w:val="22"/>
              </w:rPr>
            </w:pPr>
            <w:r w:rsidRPr="009460A7">
              <w:rPr>
                <w:rFonts w:cs="Times New Roman"/>
                <w:szCs w:val="22"/>
              </w:rPr>
              <w:t>138,075</w:t>
            </w:r>
          </w:p>
        </w:tc>
        <w:tc>
          <w:tcPr>
            <w:tcW w:w="180" w:type="dxa"/>
            <w:vAlign w:val="bottom"/>
          </w:tcPr>
          <w:p w14:paraId="07845E31" w14:textId="77777777" w:rsidR="00625BCD" w:rsidRPr="009460A7" w:rsidRDefault="00625BCD" w:rsidP="00625BCD">
            <w:pPr>
              <w:pStyle w:val="acctfourfigures"/>
              <w:tabs>
                <w:tab w:val="clear" w:pos="765"/>
                <w:tab w:val="decimal" w:pos="1130"/>
              </w:tabs>
              <w:spacing w:line="240" w:lineRule="exact"/>
              <w:ind w:right="11"/>
              <w:rPr>
                <w:rFonts w:cs="Times New Roman"/>
                <w:szCs w:val="22"/>
              </w:rPr>
            </w:pPr>
          </w:p>
        </w:tc>
        <w:tc>
          <w:tcPr>
            <w:tcW w:w="1350" w:type="dxa"/>
          </w:tcPr>
          <w:p w14:paraId="7C1E3911" w14:textId="35C1D35B" w:rsidR="00625BCD" w:rsidRPr="009460A7" w:rsidRDefault="00625BCD" w:rsidP="00625BCD">
            <w:pPr>
              <w:pStyle w:val="acctfourfigures"/>
              <w:tabs>
                <w:tab w:val="clear" w:pos="765"/>
                <w:tab w:val="decimal" w:pos="1130"/>
              </w:tabs>
              <w:spacing w:line="240" w:lineRule="exact"/>
              <w:ind w:right="11"/>
              <w:rPr>
                <w:rFonts w:cs="Times New Roman"/>
                <w:szCs w:val="22"/>
              </w:rPr>
            </w:pPr>
            <w:r w:rsidRPr="00AA6956">
              <w:rPr>
                <w:rFonts w:cs="Times New Roman"/>
                <w:szCs w:val="22"/>
              </w:rPr>
              <w:t>(138,075)</w:t>
            </w:r>
          </w:p>
        </w:tc>
        <w:tc>
          <w:tcPr>
            <w:tcW w:w="229" w:type="dxa"/>
          </w:tcPr>
          <w:p w14:paraId="2E803504" w14:textId="77777777" w:rsidR="00625BCD" w:rsidRPr="009460A7" w:rsidRDefault="00625BCD" w:rsidP="00625BCD">
            <w:pPr>
              <w:pStyle w:val="acctfourfigures"/>
              <w:tabs>
                <w:tab w:val="clear" w:pos="765"/>
                <w:tab w:val="decimal" w:pos="1130"/>
              </w:tabs>
              <w:spacing w:line="240" w:lineRule="exact"/>
              <w:ind w:right="11"/>
              <w:rPr>
                <w:rFonts w:cs="Times New Roman"/>
                <w:szCs w:val="22"/>
              </w:rPr>
            </w:pPr>
          </w:p>
        </w:tc>
        <w:tc>
          <w:tcPr>
            <w:tcW w:w="1391" w:type="dxa"/>
          </w:tcPr>
          <w:p w14:paraId="077EAD67" w14:textId="67D60C11" w:rsidR="00625BCD" w:rsidRPr="009460A7" w:rsidRDefault="00625BCD" w:rsidP="00625BCD">
            <w:pPr>
              <w:pStyle w:val="acctfourfigures"/>
              <w:tabs>
                <w:tab w:val="clear" w:pos="765"/>
                <w:tab w:val="decimal" w:pos="1130"/>
              </w:tabs>
              <w:spacing w:line="240" w:lineRule="exact"/>
              <w:ind w:right="11"/>
              <w:rPr>
                <w:rFonts w:cs="Times New Roman"/>
                <w:szCs w:val="22"/>
              </w:rPr>
            </w:pPr>
            <w:r w:rsidRPr="00AA6956">
              <w:rPr>
                <w:rFonts w:cs="Times New Roman"/>
                <w:szCs w:val="22"/>
              </w:rPr>
              <w:t>-</w:t>
            </w:r>
          </w:p>
        </w:tc>
        <w:tc>
          <w:tcPr>
            <w:tcW w:w="181" w:type="dxa"/>
          </w:tcPr>
          <w:p w14:paraId="21CEFED1" w14:textId="77777777" w:rsidR="00625BCD" w:rsidRPr="009460A7" w:rsidRDefault="00625BCD" w:rsidP="00625BCD">
            <w:pPr>
              <w:pStyle w:val="acctfourfigures"/>
              <w:tabs>
                <w:tab w:val="clear" w:pos="765"/>
                <w:tab w:val="decimal" w:pos="1130"/>
              </w:tabs>
              <w:spacing w:line="240" w:lineRule="exact"/>
              <w:ind w:right="11"/>
              <w:rPr>
                <w:rFonts w:cs="Times New Roman"/>
                <w:szCs w:val="22"/>
              </w:rPr>
            </w:pPr>
          </w:p>
        </w:tc>
        <w:tc>
          <w:tcPr>
            <w:tcW w:w="1349" w:type="dxa"/>
          </w:tcPr>
          <w:p w14:paraId="1D126CD2" w14:textId="1999E95B" w:rsidR="00625BCD" w:rsidRPr="009460A7" w:rsidRDefault="00625BCD" w:rsidP="00625BCD">
            <w:pPr>
              <w:pStyle w:val="acctfourfigures"/>
              <w:tabs>
                <w:tab w:val="clear" w:pos="765"/>
                <w:tab w:val="decimal" w:pos="1130"/>
              </w:tabs>
              <w:spacing w:line="240" w:lineRule="exact"/>
              <w:ind w:right="11"/>
              <w:rPr>
                <w:rFonts w:cs="Times New Roman"/>
                <w:szCs w:val="22"/>
              </w:rPr>
            </w:pPr>
            <w:r w:rsidRPr="00AA6956">
              <w:rPr>
                <w:rFonts w:cs="Times New Roman"/>
                <w:szCs w:val="22"/>
              </w:rPr>
              <w:t>-</w:t>
            </w:r>
          </w:p>
        </w:tc>
      </w:tr>
      <w:tr w:rsidR="00625BCD" w:rsidRPr="00A917E8" w14:paraId="20BA50BB" w14:textId="77777777" w:rsidTr="00766B60">
        <w:tc>
          <w:tcPr>
            <w:tcW w:w="3157" w:type="dxa"/>
            <w:vAlign w:val="bottom"/>
          </w:tcPr>
          <w:p w14:paraId="0E6246FC" w14:textId="77777777" w:rsidR="00625BCD" w:rsidRPr="009460A7" w:rsidRDefault="00625BCD" w:rsidP="00625BCD">
            <w:pPr>
              <w:pStyle w:val="acctfourfigures"/>
              <w:tabs>
                <w:tab w:val="clear" w:pos="765"/>
                <w:tab w:val="decimal" w:pos="1130"/>
              </w:tabs>
              <w:spacing w:line="240" w:lineRule="exact"/>
              <w:ind w:left="-71" w:right="11"/>
              <w:rPr>
                <w:rFonts w:cs="Times New Roman"/>
                <w:szCs w:val="22"/>
              </w:rPr>
            </w:pPr>
            <w:r w:rsidRPr="009460A7">
              <w:rPr>
                <w:rFonts w:cs="Times New Roman"/>
                <w:szCs w:val="22"/>
              </w:rPr>
              <w:t>Properties for sale</w:t>
            </w:r>
          </w:p>
        </w:tc>
        <w:tc>
          <w:tcPr>
            <w:tcW w:w="1258" w:type="dxa"/>
          </w:tcPr>
          <w:p w14:paraId="6B49E70B" w14:textId="77777777" w:rsidR="00625BCD" w:rsidRPr="009460A7" w:rsidRDefault="00625BCD" w:rsidP="00625BCD">
            <w:pPr>
              <w:pStyle w:val="acctfourfigures"/>
              <w:tabs>
                <w:tab w:val="clear" w:pos="765"/>
                <w:tab w:val="decimal" w:pos="1093"/>
              </w:tabs>
              <w:spacing w:line="240" w:lineRule="exact"/>
              <w:ind w:right="-347"/>
              <w:rPr>
                <w:rFonts w:cs="Times New Roman"/>
                <w:szCs w:val="22"/>
              </w:rPr>
            </w:pPr>
            <w:r w:rsidRPr="009460A7">
              <w:rPr>
                <w:rFonts w:cs="Times New Roman"/>
                <w:szCs w:val="22"/>
              </w:rPr>
              <w:t>3,743</w:t>
            </w:r>
          </w:p>
        </w:tc>
        <w:tc>
          <w:tcPr>
            <w:tcW w:w="180" w:type="dxa"/>
            <w:vAlign w:val="bottom"/>
          </w:tcPr>
          <w:p w14:paraId="0D31855D" w14:textId="77777777" w:rsidR="00625BCD" w:rsidRPr="009460A7" w:rsidRDefault="00625BCD" w:rsidP="00625BCD">
            <w:pPr>
              <w:pStyle w:val="acctfourfigures"/>
              <w:tabs>
                <w:tab w:val="clear" w:pos="765"/>
                <w:tab w:val="decimal" w:pos="1130"/>
              </w:tabs>
              <w:spacing w:line="240" w:lineRule="exact"/>
              <w:ind w:left="-71" w:right="11"/>
              <w:rPr>
                <w:rFonts w:cs="Times New Roman"/>
                <w:szCs w:val="22"/>
              </w:rPr>
            </w:pPr>
          </w:p>
        </w:tc>
        <w:tc>
          <w:tcPr>
            <w:tcW w:w="1350" w:type="dxa"/>
          </w:tcPr>
          <w:p w14:paraId="3FD5F7B5" w14:textId="409A013B" w:rsidR="00625BCD" w:rsidRPr="009460A7" w:rsidRDefault="00625BCD" w:rsidP="00625BCD">
            <w:pPr>
              <w:pStyle w:val="acctfourfigures"/>
              <w:tabs>
                <w:tab w:val="clear" w:pos="765"/>
                <w:tab w:val="decimal" w:pos="1130"/>
              </w:tabs>
              <w:spacing w:line="240" w:lineRule="exact"/>
              <w:ind w:left="-71" w:right="11"/>
              <w:rPr>
                <w:rFonts w:cs="Times New Roman"/>
                <w:szCs w:val="22"/>
              </w:rPr>
            </w:pPr>
            <w:r w:rsidRPr="00AA6956">
              <w:rPr>
                <w:rFonts w:cs="Times New Roman"/>
                <w:szCs w:val="22"/>
              </w:rPr>
              <w:t xml:space="preserve">(565) </w:t>
            </w:r>
          </w:p>
        </w:tc>
        <w:tc>
          <w:tcPr>
            <w:tcW w:w="229" w:type="dxa"/>
          </w:tcPr>
          <w:p w14:paraId="0E8CBA11" w14:textId="77777777" w:rsidR="00625BCD" w:rsidRPr="009460A7" w:rsidRDefault="00625BCD" w:rsidP="00625BCD">
            <w:pPr>
              <w:pStyle w:val="acctfourfigures"/>
              <w:tabs>
                <w:tab w:val="clear" w:pos="765"/>
                <w:tab w:val="decimal" w:pos="1130"/>
              </w:tabs>
              <w:spacing w:line="240" w:lineRule="exact"/>
              <w:ind w:left="-71" w:right="11"/>
              <w:rPr>
                <w:rFonts w:cs="Times New Roman"/>
                <w:szCs w:val="22"/>
              </w:rPr>
            </w:pPr>
          </w:p>
        </w:tc>
        <w:tc>
          <w:tcPr>
            <w:tcW w:w="1391" w:type="dxa"/>
          </w:tcPr>
          <w:p w14:paraId="47CAD373" w14:textId="6F2DFE9C" w:rsidR="00625BCD" w:rsidRPr="009460A7" w:rsidRDefault="00625BCD" w:rsidP="00625BCD">
            <w:pPr>
              <w:pStyle w:val="acctfourfigures"/>
              <w:tabs>
                <w:tab w:val="clear" w:pos="765"/>
                <w:tab w:val="decimal" w:pos="1130"/>
              </w:tabs>
              <w:spacing w:line="240" w:lineRule="exact"/>
              <w:ind w:left="-71" w:right="11"/>
              <w:rPr>
                <w:rFonts w:cs="Times New Roman"/>
                <w:szCs w:val="22"/>
              </w:rPr>
            </w:pPr>
            <w:r w:rsidRPr="00AA6956">
              <w:rPr>
                <w:rFonts w:cs="Times New Roman"/>
                <w:szCs w:val="22"/>
              </w:rPr>
              <w:t>-</w:t>
            </w:r>
          </w:p>
        </w:tc>
        <w:tc>
          <w:tcPr>
            <w:tcW w:w="181" w:type="dxa"/>
          </w:tcPr>
          <w:p w14:paraId="4B1EC23C" w14:textId="77777777" w:rsidR="00625BCD" w:rsidRPr="009460A7" w:rsidRDefault="00625BCD" w:rsidP="00625BCD">
            <w:pPr>
              <w:pStyle w:val="acctfourfigures"/>
              <w:tabs>
                <w:tab w:val="clear" w:pos="765"/>
                <w:tab w:val="decimal" w:pos="1130"/>
              </w:tabs>
              <w:spacing w:line="240" w:lineRule="exact"/>
              <w:ind w:left="-71" w:right="11"/>
              <w:rPr>
                <w:rFonts w:cs="Times New Roman"/>
                <w:szCs w:val="22"/>
              </w:rPr>
            </w:pPr>
          </w:p>
        </w:tc>
        <w:tc>
          <w:tcPr>
            <w:tcW w:w="1349" w:type="dxa"/>
          </w:tcPr>
          <w:p w14:paraId="760E615E" w14:textId="528DA021" w:rsidR="00625BCD" w:rsidRPr="009460A7" w:rsidRDefault="00625BCD" w:rsidP="00625BCD">
            <w:pPr>
              <w:pStyle w:val="acctfourfigures"/>
              <w:tabs>
                <w:tab w:val="clear" w:pos="765"/>
                <w:tab w:val="decimal" w:pos="1130"/>
              </w:tabs>
              <w:spacing w:line="240" w:lineRule="exact"/>
              <w:ind w:left="-71" w:right="11"/>
              <w:rPr>
                <w:rFonts w:cs="Times New Roman"/>
                <w:szCs w:val="22"/>
              </w:rPr>
            </w:pPr>
            <w:r w:rsidRPr="00AA6956">
              <w:rPr>
                <w:rFonts w:cs="Times New Roman"/>
                <w:szCs w:val="22"/>
              </w:rPr>
              <w:t xml:space="preserve"> 3,178 </w:t>
            </w:r>
          </w:p>
        </w:tc>
      </w:tr>
      <w:tr w:rsidR="00625BCD" w:rsidRPr="006456CE" w14:paraId="461E4457" w14:textId="77777777" w:rsidTr="00766B60">
        <w:tc>
          <w:tcPr>
            <w:tcW w:w="3157" w:type="dxa"/>
            <w:vAlign w:val="bottom"/>
          </w:tcPr>
          <w:p w14:paraId="26B7D9E5" w14:textId="77777777" w:rsidR="00625BCD" w:rsidRPr="009460A7" w:rsidRDefault="00625BCD" w:rsidP="00625BCD">
            <w:pPr>
              <w:pStyle w:val="acctfourfigures"/>
              <w:tabs>
                <w:tab w:val="clear" w:pos="765"/>
                <w:tab w:val="decimal" w:pos="1130"/>
              </w:tabs>
              <w:spacing w:line="240" w:lineRule="exact"/>
              <w:ind w:left="-71" w:right="11"/>
              <w:rPr>
                <w:rFonts w:cs="Times New Roman"/>
                <w:szCs w:val="22"/>
              </w:rPr>
            </w:pPr>
            <w:r w:rsidRPr="009460A7">
              <w:rPr>
                <w:rFonts w:cs="Times New Roman"/>
                <w:szCs w:val="22"/>
              </w:rPr>
              <w:t>Debt issued and borrowings</w:t>
            </w:r>
          </w:p>
        </w:tc>
        <w:tc>
          <w:tcPr>
            <w:tcW w:w="1258" w:type="dxa"/>
          </w:tcPr>
          <w:p w14:paraId="762EF65D" w14:textId="77777777" w:rsidR="00625BCD" w:rsidRPr="009460A7" w:rsidRDefault="00625BCD" w:rsidP="00625BCD">
            <w:pPr>
              <w:pStyle w:val="acctfourfigures"/>
              <w:tabs>
                <w:tab w:val="clear" w:pos="765"/>
                <w:tab w:val="decimal" w:pos="1093"/>
              </w:tabs>
              <w:spacing w:line="240" w:lineRule="exact"/>
              <w:ind w:right="-347"/>
              <w:rPr>
                <w:rFonts w:cs="Times New Roman"/>
                <w:szCs w:val="22"/>
              </w:rPr>
            </w:pPr>
            <w:r w:rsidRPr="009460A7">
              <w:rPr>
                <w:rFonts w:cs="Times New Roman"/>
                <w:szCs w:val="22"/>
              </w:rPr>
              <w:t>10,141</w:t>
            </w:r>
          </w:p>
        </w:tc>
        <w:tc>
          <w:tcPr>
            <w:tcW w:w="180" w:type="dxa"/>
            <w:vAlign w:val="bottom"/>
          </w:tcPr>
          <w:p w14:paraId="02AE3544" w14:textId="77777777" w:rsidR="00625BCD" w:rsidRPr="009460A7" w:rsidRDefault="00625BCD" w:rsidP="00625BCD">
            <w:pPr>
              <w:pStyle w:val="acctfourfigures"/>
              <w:tabs>
                <w:tab w:val="clear" w:pos="765"/>
                <w:tab w:val="decimal" w:pos="1130"/>
              </w:tabs>
              <w:spacing w:line="240" w:lineRule="exact"/>
              <w:ind w:right="11"/>
              <w:rPr>
                <w:rFonts w:cs="Times New Roman"/>
                <w:szCs w:val="22"/>
              </w:rPr>
            </w:pPr>
          </w:p>
        </w:tc>
        <w:tc>
          <w:tcPr>
            <w:tcW w:w="1350" w:type="dxa"/>
          </w:tcPr>
          <w:p w14:paraId="703E1F55" w14:textId="1E44FCC3" w:rsidR="00625BCD" w:rsidRPr="009460A7" w:rsidRDefault="00625BCD" w:rsidP="00625BCD">
            <w:pPr>
              <w:pStyle w:val="acctfourfigures"/>
              <w:tabs>
                <w:tab w:val="clear" w:pos="765"/>
                <w:tab w:val="decimal" w:pos="1130"/>
              </w:tabs>
              <w:spacing w:line="240" w:lineRule="exact"/>
              <w:ind w:right="11"/>
              <w:rPr>
                <w:rFonts w:cs="Times New Roman"/>
                <w:szCs w:val="22"/>
              </w:rPr>
            </w:pPr>
            <w:r w:rsidRPr="00AA6956">
              <w:rPr>
                <w:rFonts w:cs="Times New Roman"/>
                <w:szCs w:val="22"/>
              </w:rPr>
              <w:t xml:space="preserve"> 2,324</w:t>
            </w:r>
          </w:p>
        </w:tc>
        <w:tc>
          <w:tcPr>
            <w:tcW w:w="229" w:type="dxa"/>
          </w:tcPr>
          <w:p w14:paraId="1A44F17A" w14:textId="77777777" w:rsidR="00625BCD" w:rsidRPr="009460A7" w:rsidRDefault="00625BCD" w:rsidP="00625BCD">
            <w:pPr>
              <w:pStyle w:val="acctfourfigures"/>
              <w:tabs>
                <w:tab w:val="clear" w:pos="765"/>
                <w:tab w:val="decimal" w:pos="1130"/>
              </w:tabs>
              <w:spacing w:line="240" w:lineRule="exact"/>
              <w:ind w:right="11"/>
              <w:rPr>
                <w:rFonts w:cs="Times New Roman"/>
                <w:szCs w:val="22"/>
              </w:rPr>
            </w:pPr>
          </w:p>
        </w:tc>
        <w:tc>
          <w:tcPr>
            <w:tcW w:w="1391" w:type="dxa"/>
          </w:tcPr>
          <w:p w14:paraId="61F08798" w14:textId="57A19875" w:rsidR="00625BCD" w:rsidRPr="009460A7" w:rsidRDefault="00625BCD" w:rsidP="00625BCD">
            <w:pPr>
              <w:pStyle w:val="acctfourfigures"/>
              <w:tabs>
                <w:tab w:val="clear" w:pos="765"/>
                <w:tab w:val="decimal" w:pos="1130"/>
              </w:tabs>
              <w:spacing w:line="240" w:lineRule="exact"/>
              <w:ind w:right="11"/>
              <w:rPr>
                <w:rFonts w:cs="Times New Roman"/>
                <w:szCs w:val="22"/>
              </w:rPr>
            </w:pPr>
            <w:r w:rsidRPr="00AA6956">
              <w:rPr>
                <w:rFonts w:cs="Times New Roman"/>
                <w:szCs w:val="22"/>
              </w:rPr>
              <w:t>-</w:t>
            </w:r>
          </w:p>
        </w:tc>
        <w:tc>
          <w:tcPr>
            <w:tcW w:w="181" w:type="dxa"/>
          </w:tcPr>
          <w:p w14:paraId="638ECDD9" w14:textId="77777777" w:rsidR="00625BCD" w:rsidRPr="009460A7" w:rsidRDefault="00625BCD" w:rsidP="00625BCD">
            <w:pPr>
              <w:pStyle w:val="acctfourfigures"/>
              <w:tabs>
                <w:tab w:val="clear" w:pos="765"/>
                <w:tab w:val="decimal" w:pos="1130"/>
              </w:tabs>
              <w:spacing w:line="240" w:lineRule="exact"/>
              <w:ind w:right="11"/>
              <w:rPr>
                <w:rFonts w:cs="Times New Roman"/>
                <w:szCs w:val="22"/>
              </w:rPr>
            </w:pPr>
          </w:p>
        </w:tc>
        <w:tc>
          <w:tcPr>
            <w:tcW w:w="1349" w:type="dxa"/>
          </w:tcPr>
          <w:p w14:paraId="787BF2CB" w14:textId="6D62B59D" w:rsidR="00625BCD" w:rsidRPr="009460A7" w:rsidRDefault="00625BCD" w:rsidP="00625BCD">
            <w:pPr>
              <w:pStyle w:val="acctfourfigures"/>
              <w:tabs>
                <w:tab w:val="clear" w:pos="765"/>
                <w:tab w:val="decimal" w:pos="1130"/>
              </w:tabs>
              <w:spacing w:line="240" w:lineRule="exact"/>
              <w:ind w:right="11"/>
              <w:rPr>
                <w:rFonts w:cs="Times New Roman"/>
                <w:szCs w:val="22"/>
              </w:rPr>
            </w:pPr>
            <w:r w:rsidRPr="00AA6956">
              <w:rPr>
                <w:rFonts w:cs="Times New Roman"/>
                <w:szCs w:val="22"/>
              </w:rPr>
              <w:t xml:space="preserve"> 12,465 </w:t>
            </w:r>
          </w:p>
        </w:tc>
      </w:tr>
      <w:tr w:rsidR="00625BCD" w:rsidRPr="006456CE" w14:paraId="0E492397" w14:textId="77777777" w:rsidTr="00766B60">
        <w:tc>
          <w:tcPr>
            <w:tcW w:w="3157" w:type="dxa"/>
            <w:vAlign w:val="bottom"/>
          </w:tcPr>
          <w:p w14:paraId="12309B58" w14:textId="77777777" w:rsidR="00625BCD" w:rsidRPr="009460A7" w:rsidRDefault="00625BCD" w:rsidP="00625BCD">
            <w:pPr>
              <w:spacing w:line="240" w:lineRule="exact"/>
              <w:ind w:left="-70"/>
              <w:rPr>
                <w:rFonts w:cs="Times New Roman"/>
                <w:szCs w:val="22"/>
              </w:rPr>
            </w:pPr>
            <w:r w:rsidRPr="009460A7">
              <w:rPr>
                <w:rFonts w:cs="Times New Roman"/>
                <w:szCs w:val="22"/>
              </w:rPr>
              <w:t xml:space="preserve">Provisions </w:t>
            </w:r>
          </w:p>
        </w:tc>
        <w:tc>
          <w:tcPr>
            <w:tcW w:w="1258" w:type="dxa"/>
          </w:tcPr>
          <w:p w14:paraId="6DC43B5C" w14:textId="77777777" w:rsidR="00625BCD" w:rsidRPr="009460A7" w:rsidRDefault="00625BCD" w:rsidP="00625BCD">
            <w:pPr>
              <w:pStyle w:val="acctfourfigures"/>
              <w:tabs>
                <w:tab w:val="clear" w:pos="765"/>
                <w:tab w:val="decimal" w:pos="1093"/>
              </w:tabs>
              <w:spacing w:line="240" w:lineRule="exact"/>
              <w:ind w:right="-347"/>
              <w:rPr>
                <w:rFonts w:cs="Times New Roman"/>
                <w:szCs w:val="22"/>
              </w:rPr>
            </w:pPr>
            <w:r w:rsidRPr="009460A7">
              <w:rPr>
                <w:rFonts w:cs="Times New Roman"/>
                <w:szCs w:val="22"/>
              </w:rPr>
              <w:t>54,841</w:t>
            </w:r>
          </w:p>
        </w:tc>
        <w:tc>
          <w:tcPr>
            <w:tcW w:w="180" w:type="dxa"/>
            <w:vAlign w:val="bottom"/>
          </w:tcPr>
          <w:p w14:paraId="1C2621B3" w14:textId="77777777" w:rsidR="00625BCD" w:rsidRPr="009460A7" w:rsidRDefault="00625BCD" w:rsidP="00625BCD">
            <w:pPr>
              <w:pStyle w:val="acctfourfigures"/>
              <w:tabs>
                <w:tab w:val="clear" w:pos="765"/>
                <w:tab w:val="decimal" w:pos="1130"/>
              </w:tabs>
              <w:spacing w:line="240" w:lineRule="exact"/>
              <w:ind w:right="11"/>
              <w:rPr>
                <w:rFonts w:cs="Times New Roman"/>
                <w:szCs w:val="22"/>
              </w:rPr>
            </w:pPr>
          </w:p>
        </w:tc>
        <w:tc>
          <w:tcPr>
            <w:tcW w:w="1350" w:type="dxa"/>
          </w:tcPr>
          <w:p w14:paraId="7DE78B71" w14:textId="7EDE4490" w:rsidR="00625BCD" w:rsidRPr="009460A7" w:rsidRDefault="00625BCD" w:rsidP="00625BCD">
            <w:pPr>
              <w:pStyle w:val="acctfourfigures"/>
              <w:tabs>
                <w:tab w:val="clear" w:pos="765"/>
                <w:tab w:val="decimal" w:pos="1130"/>
              </w:tabs>
              <w:spacing w:line="240" w:lineRule="exact"/>
              <w:ind w:right="11"/>
              <w:rPr>
                <w:rFonts w:cs="Times New Roman"/>
                <w:szCs w:val="22"/>
              </w:rPr>
            </w:pPr>
            <w:r w:rsidRPr="00AA6956">
              <w:rPr>
                <w:rFonts w:cs="Times New Roman"/>
                <w:szCs w:val="22"/>
              </w:rPr>
              <w:t xml:space="preserve"> 7,157 </w:t>
            </w:r>
          </w:p>
        </w:tc>
        <w:tc>
          <w:tcPr>
            <w:tcW w:w="229" w:type="dxa"/>
          </w:tcPr>
          <w:p w14:paraId="36DD6FD4" w14:textId="77777777" w:rsidR="00625BCD" w:rsidRPr="009460A7" w:rsidRDefault="00625BCD" w:rsidP="00625BCD">
            <w:pPr>
              <w:pStyle w:val="acctfourfigures"/>
              <w:tabs>
                <w:tab w:val="clear" w:pos="765"/>
                <w:tab w:val="decimal" w:pos="1130"/>
              </w:tabs>
              <w:spacing w:line="240" w:lineRule="exact"/>
              <w:ind w:right="11"/>
              <w:rPr>
                <w:rFonts w:cs="Times New Roman"/>
                <w:szCs w:val="22"/>
              </w:rPr>
            </w:pPr>
          </w:p>
        </w:tc>
        <w:tc>
          <w:tcPr>
            <w:tcW w:w="1391" w:type="dxa"/>
          </w:tcPr>
          <w:p w14:paraId="6817E291" w14:textId="2FF94452" w:rsidR="00625BCD" w:rsidRPr="009460A7" w:rsidRDefault="00625BCD" w:rsidP="00625BCD">
            <w:pPr>
              <w:pStyle w:val="acctfourfigures"/>
              <w:tabs>
                <w:tab w:val="clear" w:pos="765"/>
                <w:tab w:val="decimal" w:pos="1130"/>
              </w:tabs>
              <w:spacing w:line="240" w:lineRule="exact"/>
              <w:ind w:right="11"/>
              <w:rPr>
                <w:rFonts w:cs="Times New Roman"/>
                <w:szCs w:val="22"/>
              </w:rPr>
            </w:pPr>
            <w:r w:rsidRPr="00AA6956">
              <w:rPr>
                <w:rFonts w:cs="Times New Roman"/>
                <w:szCs w:val="22"/>
              </w:rPr>
              <w:t>-</w:t>
            </w:r>
          </w:p>
        </w:tc>
        <w:tc>
          <w:tcPr>
            <w:tcW w:w="181" w:type="dxa"/>
          </w:tcPr>
          <w:p w14:paraId="775BCA9C" w14:textId="77777777" w:rsidR="00625BCD" w:rsidRPr="009460A7" w:rsidRDefault="00625BCD" w:rsidP="00625BCD">
            <w:pPr>
              <w:pStyle w:val="acctfourfigures"/>
              <w:tabs>
                <w:tab w:val="clear" w:pos="765"/>
                <w:tab w:val="decimal" w:pos="1130"/>
              </w:tabs>
              <w:spacing w:line="240" w:lineRule="exact"/>
              <w:ind w:right="11"/>
              <w:rPr>
                <w:rFonts w:cs="Times New Roman"/>
                <w:szCs w:val="22"/>
              </w:rPr>
            </w:pPr>
          </w:p>
        </w:tc>
        <w:tc>
          <w:tcPr>
            <w:tcW w:w="1349" w:type="dxa"/>
          </w:tcPr>
          <w:p w14:paraId="1778BF21" w14:textId="08BEC8F2" w:rsidR="00625BCD" w:rsidRPr="009460A7" w:rsidRDefault="00625BCD" w:rsidP="00625BCD">
            <w:pPr>
              <w:pStyle w:val="acctfourfigures"/>
              <w:tabs>
                <w:tab w:val="clear" w:pos="765"/>
                <w:tab w:val="decimal" w:pos="1130"/>
              </w:tabs>
              <w:spacing w:line="240" w:lineRule="exact"/>
              <w:ind w:right="11"/>
              <w:rPr>
                <w:rFonts w:cs="Times New Roman"/>
                <w:szCs w:val="22"/>
              </w:rPr>
            </w:pPr>
            <w:r w:rsidRPr="00AA6956">
              <w:rPr>
                <w:rFonts w:cs="Times New Roman"/>
                <w:szCs w:val="22"/>
              </w:rPr>
              <w:t xml:space="preserve"> 61,998 </w:t>
            </w:r>
          </w:p>
        </w:tc>
      </w:tr>
      <w:tr w:rsidR="00625BCD" w:rsidRPr="006456CE" w14:paraId="6EFA42F4" w14:textId="77777777" w:rsidTr="00766B60">
        <w:tc>
          <w:tcPr>
            <w:tcW w:w="3157" w:type="dxa"/>
            <w:vAlign w:val="bottom"/>
          </w:tcPr>
          <w:p w14:paraId="26E72017" w14:textId="77777777" w:rsidR="00625BCD" w:rsidRPr="009460A7" w:rsidRDefault="00625BCD" w:rsidP="00625BCD">
            <w:pPr>
              <w:spacing w:line="240" w:lineRule="exact"/>
              <w:ind w:left="-70"/>
              <w:rPr>
                <w:rFonts w:cs="Times New Roman"/>
                <w:szCs w:val="22"/>
              </w:rPr>
            </w:pPr>
            <w:r w:rsidRPr="009460A7">
              <w:rPr>
                <w:rFonts w:cs="Times New Roman"/>
                <w:szCs w:val="22"/>
              </w:rPr>
              <w:t>Lease liabilities</w:t>
            </w:r>
          </w:p>
        </w:tc>
        <w:tc>
          <w:tcPr>
            <w:tcW w:w="1258" w:type="dxa"/>
          </w:tcPr>
          <w:p w14:paraId="0BC6C9BB" w14:textId="77777777" w:rsidR="00625BCD" w:rsidRPr="009460A7" w:rsidRDefault="00625BCD" w:rsidP="00625BCD">
            <w:pPr>
              <w:pStyle w:val="acctfourfigures"/>
              <w:tabs>
                <w:tab w:val="clear" w:pos="765"/>
                <w:tab w:val="decimal" w:pos="1093"/>
              </w:tabs>
              <w:spacing w:line="240" w:lineRule="exact"/>
              <w:ind w:right="-347"/>
              <w:rPr>
                <w:rFonts w:cs="Times New Roman"/>
                <w:szCs w:val="22"/>
              </w:rPr>
            </w:pPr>
            <w:r w:rsidRPr="009460A7">
              <w:rPr>
                <w:rFonts w:cs="Times New Roman"/>
                <w:szCs w:val="22"/>
              </w:rPr>
              <w:t>162,272</w:t>
            </w:r>
          </w:p>
        </w:tc>
        <w:tc>
          <w:tcPr>
            <w:tcW w:w="180" w:type="dxa"/>
            <w:vAlign w:val="bottom"/>
          </w:tcPr>
          <w:p w14:paraId="6435C753" w14:textId="77777777" w:rsidR="00625BCD" w:rsidRPr="009460A7" w:rsidRDefault="00625BCD" w:rsidP="00625BCD">
            <w:pPr>
              <w:pStyle w:val="acctfourfigures"/>
              <w:tabs>
                <w:tab w:val="clear" w:pos="765"/>
                <w:tab w:val="decimal" w:pos="1130"/>
              </w:tabs>
              <w:spacing w:line="240" w:lineRule="exact"/>
              <w:ind w:right="11"/>
              <w:rPr>
                <w:rFonts w:cs="Times New Roman"/>
                <w:szCs w:val="22"/>
                <w:highlight w:val="yellow"/>
              </w:rPr>
            </w:pPr>
          </w:p>
        </w:tc>
        <w:tc>
          <w:tcPr>
            <w:tcW w:w="1350" w:type="dxa"/>
          </w:tcPr>
          <w:p w14:paraId="7E2CA46C" w14:textId="1A2FA683" w:rsidR="00625BCD" w:rsidRPr="009460A7" w:rsidRDefault="00625BCD" w:rsidP="00625BCD">
            <w:pPr>
              <w:pStyle w:val="acctfourfigures"/>
              <w:tabs>
                <w:tab w:val="clear" w:pos="765"/>
                <w:tab w:val="decimal" w:pos="1130"/>
              </w:tabs>
              <w:spacing w:line="240" w:lineRule="exact"/>
              <w:ind w:right="11"/>
              <w:rPr>
                <w:rFonts w:cs="Times New Roman"/>
                <w:szCs w:val="22"/>
                <w:highlight w:val="yellow"/>
              </w:rPr>
            </w:pPr>
            <w:r w:rsidRPr="00AA6956">
              <w:rPr>
                <w:rFonts w:cs="Times New Roman"/>
                <w:szCs w:val="22"/>
              </w:rPr>
              <w:t xml:space="preserve"> 12,664 </w:t>
            </w:r>
          </w:p>
        </w:tc>
        <w:tc>
          <w:tcPr>
            <w:tcW w:w="229" w:type="dxa"/>
          </w:tcPr>
          <w:p w14:paraId="11ACCB4F" w14:textId="77777777" w:rsidR="00625BCD" w:rsidRPr="009460A7" w:rsidRDefault="00625BCD" w:rsidP="00625BCD">
            <w:pPr>
              <w:pStyle w:val="acctfourfigures"/>
              <w:tabs>
                <w:tab w:val="clear" w:pos="765"/>
                <w:tab w:val="decimal" w:pos="1130"/>
              </w:tabs>
              <w:spacing w:line="240" w:lineRule="exact"/>
              <w:ind w:right="11"/>
              <w:rPr>
                <w:rFonts w:cs="Times New Roman"/>
                <w:szCs w:val="22"/>
                <w:highlight w:val="yellow"/>
              </w:rPr>
            </w:pPr>
          </w:p>
        </w:tc>
        <w:tc>
          <w:tcPr>
            <w:tcW w:w="1391" w:type="dxa"/>
          </w:tcPr>
          <w:p w14:paraId="2D0043C8" w14:textId="3113A4B7" w:rsidR="00625BCD" w:rsidRPr="009460A7" w:rsidRDefault="00625BCD" w:rsidP="00625BCD">
            <w:pPr>
              <w:pStyle w:val="acctfourfigures"/>
              <w:tabs>
                <w:tab w:val="clear" w:pos="765"/>
                <w:tab w:val="decimal" w:pos="1130"/>
              </w:tabs>
              <w:spacing w:line="240" w:lineRule="exact"/>
              <w:ind w:right="11"/>
              <w:rPr>
                <w:rFonts w:cs="Times New Roman"/>
                <w:szCs w:val="22"/>
                <w:highlight w:val="yellow"/>
              </w:rPr>
            </w:pPr>
            <w:r w:rsidRPr="00AA6956">
              <w:rPr>
                <w:rFonts w:cs="Times New Roman"/>
                <w:szCs w:val="22"/>
              </w:rPr>
              <w:t>-</w:t>
            </w:r>
          </w:p>
        </w:tc>
        <w:tc>
          <w:tcPr>
            <w:tcW w:w="181" w:type="dxa"/>
          </w:tcPr>
          <w:p w14:paraId="7E351E54" w14:textId="77777777" w:rsidR="00625BCD" w:rsidRPr="009460A7" w:rsidRDefault="00625BCD" w:rsidP="00625BCD">
            <w:pPr>
              <w:pStyle w:val="acctfourfigures"/>
              <w:tabs>
                <w:tab w:val="clear" w:pos="765"/>
                <w:tab w:val="decimal" w:pos="1130"/>
              </w:tabs>
              <w:spacing w:line="240" w:lineRule="exact"/>
              <w:ind w:right="11"/>
              <w:rPr>
                <w:rFonts w:cs="Times New Roman"/>
                <w:szCs w:val="22"/>
                <w:highlight w:val="yellow"/>
              </w:rPr>
            </w:pPr>
          </w:p>
        </w:tc>
        <w:tc>
          <w:tcPr>
            <w:tcW w:w="1349" w:type="dxa"/>
          </w:tcPr>
          <w:p w14:paraId="56D97214" w14:textId="59A2D200" w:rsidR="00625BCD" w:rsidRPr="009460A7" w:rsidRDefault="00625BCD" w:rsidP="00625BCD">
            <w:pPr>
              <w:pStyle w:val="acctfourfigures"/>
              <w:tabs>
                <w:tab w:val="clear" w:pos="765"/>
                <w:tab w:val="decimal" w:pos="1130"/>
              </w:tabs>
              <w:spacing w:line="240" w:lineRule="exact"/>
              <w:ind w:right="11"/>
              <w:rPr>
                <w:rFonts w:cs="Times New Roman"/>
                <w:szCs w:val="22"/>
                <w:highlight w:val="yellow"/>
              </w:rPr>
            </w:pPr>
            <w:r w:rsidRPr="00AA6956">
              <w:rPr>
                <w:rFonts w:cs="Times New Roman"/>
                <w:szCs w:val="22"/>
              </w:rPr>
              <w:t xml:space="preserve"> 174,936 </w:t>
            </w:r>
          </w:p>
        </w:tc>
      </w:tr>
      <w:tr w:rsidR="00625BCD" w:rsidRPr="006456CE" w14:paraId="78A70DB8" w14:textId="77777777" w:rsidTr="00766B60">
        <w:tc>
          <w:tcPr>
            <w:tcW w:w="3157" w:type="dxa"/>
            <w:vAlign w:val="bottom"/>
          </w:tcPr>
          <w:p w14:paraId="11E774BE" w14:textId="77777777" w:rsidR="00625BCD" w:rsidRPr="00AA6956" w:rsidRDefault="00625BCD" w:rsidP="00625BCD">
            <w:pPr>
              <w:spacing w:line="240" w:lineRule="exact"/>
              <w:ind w:left="-70"/>
              <w:rPr>
                <w:rFonts w:cs="Times New Roman"/>
                <w:szCs w:val="22"/>
                <w:lang w:val="en-US" w:bidi="th-TH"/>
              </w:rPr>
            </w:pPr>
            <w:r w:rsidRPr="009460A7">
              <w:rPr>
                <w:rFonts w:cs="Times New Roman"/>
                <w:szCs w:val="22"/>
              </w:rPr>
              <w:t xml:space="preserve">Reserve for </w:t>
            </w:r>
            <w:r w:rsidRPr="00AA6956">
              <w:rPr>
                <w:rFonts w:cs="Times New Roman"/>
                <w:szCs w:val="22"/>
                <w:lang w:val="en-US" w:bidi="th-TH"/>
              </w:rPr>
              <w:t>cash flow hedges</w:t>
            </w:r>
          </w:p>
        </w:tc>
        <w:tc>
          <w:tcPr>
            <w:tcW w:w="1258" w:type="dxa"/>
          </w:tcPr>
          <w:p w14:paraId="7776584A" w14:textId="77777777" w:rsidR="00625BCD" w:rsidRPr="009460A7" w:rsidRDefault="00625BCD" w:rsidP="00625BCD">
            <w:pPr>
              <w:pStyle w:val="acctfourfigures"/>
              <w:tabs>
                <w:tab w:val="clear" w:pos="765"/>
                <w:tab w:val="decimal" w:pos="1093"/>
              </w:tabs>
              <w:spacing w:line="240" w:lineRule="exact"/>
              <w:ind w:right="-347"/>
              <w:rPr>
                <w:rFonts w:cs="Times New Roman"/>
                <w:szCs w:val="22"/>
              </w:rPr>
            </w:pPr>
            <w:r w:rsidRPr="009460A7">
              <w:rPr>
                <w:rFonts w:cs="Times New Roman"/>
                <w:szCs w:val="22"/>
              </w:rPr>
              <w:t>6,340</w:t>
            </w:r>
          </w:p>
        </w:tc>
        <w:tc>
          <w:tcPr>
            <w:tcW w:w="180" w:type="dxa"/>
            <w:vAlign w:val="bottom"/>
          </w:tcPr>
          <w:p w14:paraId="122602BA" w14:textId="77777777" w:rsidR="00625BCD" w:rsidRPr="009460A7" w:rsidRDefault="00625BCD" w:rsidP="00625BCD">
            <w:pPr>
              <w:pStyle w:val="acctfourfigures"/>
              <w:tabs>
                <w:tab w:val="clear" w:pos="765"/>
                <w:tab w:val="decimal" w:pos="1130"/>
              </w:tabs>
              <w:spacing w:line="240" w:lineRule="exact"/>
              <w:ind w:right="11"/>
              <w:rPr>
                <w:rFonts w:cs="Times New Roman"/>
                <w:szCs w:val="22"/>
              </w:rPr>
            </w:pPr>
          </w:p>
        </w:tc>
        <w:tc>
          <w:tcPr>
            <w:tcW w:w="1350" w:type="dxa"/>
          </w:tcPr>
          <w:p w14:paraId="57434627" w14:textId="565F3BD1" w:rsidR="00625BCD" w:rsidRPr="009460A7" w:rsidRDefault="00625BCD" w:rsidP="00625BCD">
            <w:pPr>
              <w:pStyle w:val="acctfourfigures"/>
              <w:tabs>
                <w:tab w:val="clear" w:pos="765"/>
                <w:tab w:val="decimal" w:pos="1130"/>
              </w:tabs>
              <w:spacing w:line="240" w:lineRule="exact"/>
              <w:ind w:right="11"/>
              <w:rPr>
                <w:rFonts w:cs="Times New Roman"/>
                <w:szCs w:val="22"/>
              </w:rPr>
            </w:pPr>
            <w:r w:rsidRPr="00AA6956">
              <w:rPr>
                <w:rFonts w:cs="Times New Roman"/>
                <w:szCs w:val="22"/>
              </w:rPr>
              <w:t>-</w:t>
            </w:r>
          </w:p>
        </w:tc>
        <w:tc>
          <w:tcPr>
            <w:tcW w:w="229" w:type="dxa"/>
          </w:tcPr>
          <w:p w14:paraId="4AE722EE" w14:textId="77777777" w:rsidR="00625BCD" w:rsidRPr="009460A7" w:rsidRDefault="00625BCD" w:rsidP="00625BCD">
            <w:pPr>
              <w:pStyle w:val="acctfourfigures"/>
              <w:tabs>
                <w:tab w:val="clear" w:pos="765"/>
                <w:tab w:val="decimal" w:pos="1130"/>
              </w:tabs>
              <w:spacing w:line="240" w:lineRule="exact"/>
              <w:ind w:right="11"/>
              <w:rPr>
                <w:rFonts w:cs="Times New Roman"/>
                <w:szCs w:val="22"/>
              </w:rPr>
            </w:pPr>
          </w:p>
        </w:tc>
        <w:tc>
          <w:tcPr>
            <w:tcW w:w="1391" w:type="dxa"/>
          </w:tcPr>
          <w:p w14:paraId="2033D95B" w14:textId="1E869765" w:rsidR="00625BCD" w:rsidRPr="009460A7" w:rsidRDefault="00625BCD" w:rsidP="00625BCD">
            <w:pPr>
              <w:pStyle w:val="acctfourfigures"/>
              <w:tabs>
                <w:tab w:val="clear" w:pos="765"/>
                <w:tab w:val="decimal" w:pos="1130"/>
              </w:tabs>
              <w:spacing w:line="240" w:lineRule="exact"/>
              <w:ind w:right="11"/>
              <w:rPr>
                <w:rFonts w:cs="Times New Roman"/>
                <w:szCs w:val="22"/>
              </w:rPr>
            </w:pPr>
            <w:r w:rsidRPr="00AA6956">
              <w:rPr>
                <w:rFonts w:cs="Times New Roman"/>
                <w:szCs w:val="22"/>
              </w:rPr>
              <w:t>(6,056)</w:t>
            </w:r>
          </w:p>
        </w:tc>
        <w:tc>
          <w:tcPr>
            <w:tcW w:w="181" w:type="dxa"/>
          </w:tcPr>
          <w:p w14:paraId="00264A2F" w14:textId="77777777" w:rsidR="00625BCD" w:rsidRPr="009460A7" w:rsidRDefault="00625BCD" w:rsidP="00625BCD">
            <w:pPr>
              <w:pStyle w:val="acctfourfigures"/>
              <w:tabs>
                <w:tab w:val="clear" w:pos="765"/>
                <w:tab w:val="decimal" w:pos="1130"/>
              </w:tabs>
              <w:spacing w:line="240" w:lineRule="exact"/>
              <w:ind w:right="11"/>
              <w:rPr>
                <w:rFonts w:cs="Times New Roman"/>
                <w:szCs w:val="22"/>
              </w:rPr>
            </w:pPr>
          </w:p>
        </w:tc>
        <w:tc>
          <w:tcPr>
            <w:tcW w:w="1349" w:type="dxa"/>
          </w:tcPr>
          <w:p w14:paraId="57F8A38C" w14:textId="2C6AC8B2" w:rsidR="00625BCD" w:rsidRPr="009460A7" w:rsidRDefault="00625BCD" w:rsidP="00625BCD">
            <w:pPr>
              <w:pStyle w:val="acctfourfigures"/>
              <w:tabs>
                <w:tab w:val="clear" w:pos="765"/>
                <w:tab w:val="decimal" w:pos="1130"/>
              </w:tabs>
              <w:spacing w:line="240" w:lineRule="exact"/>
              <w:ind w:right="11"/>
              <w:rPr>
                <w:rFonts w:cs="Times New Roman"/>
                <w:szCs w:val="22"/>
              </w:rPr>
            </w:pPr>
            <w:r w:rsidRPr="00AA6956">
              <w:rPr>
                <w:rFonts w:cs="Times New Roman"/>
                <w:szCs w:val="22"/>
              </w:rPr>
              <w:t xml:space="preserve"> 284 </w:t>
            </w:r>
          </w:p>
        </w:tc>
      </w:tr>
      <w:tr w:rsidR="00625BCD" w:rsidRPr="006456CE" w14:paraId="417CEA05" w14:textId="77777777" w:rsidTr="00766B60">
        <w:tc>
          <w:tcPr>
            <w:tcW w:w="3157" w:type="dxa"/>
            <w:vAlign w:val="bottom"/>
          </w:tcPr>
          <w:p w14:paraId="3BC64E98" w14:textId="77777777" w:rsidR="00625BCD" w:rsidRPr="009460A7" w:rsidRDefault="00625BCD" w:rsidP="00625BCD">
            <w:pPr>
              <w:spacing w:line="240" w:lineRule="exact"/>
              <w:ind w:left="-70" w:right="-126"/>
              <w:rPr>
                <w:rFonts w:cs="Times New Roman"/>
                <w:b/>
                <w:bCs/>
                <w:i/>
                <w:iCs/>
                <w:szCs w:val="22"/>
              </w:rPr>
            </w:pPr>
            <w:r w:rsidRPr="009460A7">
              <w:rPr>
                <w:rFonts w:cs="Times New Roman"/>
                <w:b/>
                <w:bCs/>
                <w:szCs w:val="22"/>
              </w:rPr>
              <w:t>Total</w:t>
            </w:r>
          </w:p>
        </w:tc>
        <w:tc>
          <w:tcPr>
            <w:tcW w:w="1258" w:type="dxa"/>
            <w:tcBorders>
              <w:top w:val="single" w:sz="4" w:space="0" w:color="auto"/>
              <w:bottom w:val="single" w:sz="4" w:space="0" w:color="auto"/>
            </w:tcBorders>
          </w:tcPr>
          <w:p w14:paraId="41C1F5B6" w14:textId="77777777" w:rsidR="00625BCD" w:rsidRPr="009460A7" w:rsidRDefault="00625BCD" w:rsidP="00625BCD">
            <w:pPr>
              <w:pStyle w:val="acctfourfigures"/>
              <w:tabs>
                <w:tab w:val="clear" w:pos="765"/>
                <w:tab w:val="decimal" w:pos="1093"/>
              </w:tabs>
              <w:spacing w:line="240" w:lineRule="exact"/>
              <w:ind w:right="-347"/>
              <w:rPr>
                <w:rFonts w:cs="Times New Roman"/>
                <w:b/>
                <w:bCs/>
                <w:szCs w:val="22"/>
              </w:rPr>
            </w:pPr>
            <w:r w:rsidRPr="009460A7">
              <w:rPr>
                <w:rFonts w:cs="Times New Roman"/>
                <w:b/>
                <w:bCs/>
                <w:szCs w:val="22"/>
              </w:rPr>
              <w:t>379,476</w:t>
            </w:r>
          </w:p>
        </w:tc>
        <w:tc>
          <w:tcPr>
            <w:tcW w:w="180" w:type="dxa"/>
          </w:tcPr>
          <w:p w14:paraId="48FC0E73"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c>
          <w:tcPr>
            <w:tcW w:w="1350" w:type="dxa"/>
            <w:tcBorders>
              <w:top w:val="single" w:sz="4" w:space="0" w:color="auto"/>
              <w:bottom w:val="single" w:sz="4" w:space="0" w:color="auto"/>
            </w:tcBorders>
          </w:tcPr>
          <w:p w14:paraId="08C3289F" w14:textId="17A227B0" w:rsidR="00625BCD" w:rsidRPr="009460A7" w:rsidRDefault="00625BCD" w:rsidP="00625BCD">
            <w:pPr>
              <w:pStyle w:val="acctfourfigures"/>
              <w:tabs>
                <w:tab w:val="clear" w:pos="765"/>
                <w:tab w:val="decimal" w:pos="1130"/>
              </w:tabs>
              <w:spacing w:line="240" w:lineRule="exact"/>
              <w:rPr>
                <w:rFonts w:cs="Times New Roman"/>
                <w:b/>
                <w:bCs/>
                <w:szCs w:val="22"/>
              </w:rPr>
            </w:pPr>
            <w:r w:rsidRPr="00AA6956">
              <w:rPr>
                <w:rFonts w:cs="Times New Roman"/>
                <w:b/>
                <w:bCs/>
                <w:szCs w:val="22"/>
              </w:rPr>
              <w:t>(116,927)</w:t>
            </w:r>
          </w:p>
        </w:tc>
        <w:tc>
          <w:tcPr>
            <w:tcW w:w="229" w:type="dxa"/>
          </w:tcPr>
          <w:p w14:paraId="41FA233E"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c>
          <w:tcPr>
            <w:tcW w:w="1391" w:type="dxa"/>
            <w:tcBorders>
              <w:top w:val="single" w:sz="4" w:space="0" w:color="auto"/>
              <w:bottom w:val="single" w:sz="4" w:space="0" w:color="auto"/>
            </w:tcBorders>
          </w:tcPr>
          <w:p w14:paraId="3426E64E" w14:textId="42D9484E" w:rsidR="00625BCD" w:rsidRPr="009460A7" w:rsidRDefault="00625BCD" w:rsidP="00625BCD">
            <w:pPr>
              <w:tabs>
                <w:tab w:val="decimal" w:pos="1130"/>
              </w:tabs>
              <w:rPr>
                <w:rFonts w:cs="Times New Roman"/>
                <w:b/>
                <w:bCs/>
                <w:szCs w:val="22"/>
              </w:rPr>
            </w:pPr>
            <w:r w:rsidRPr="00AA6956">
              <w:rPr>
                <w:rFonts w:cs="Times New Roman"/>
                <w:b/>
                <w:bCs/>
                <w:szCs w:val="22"/>
              </w:rPr>
              <w:t>(6,298)</w:t>
            </w:r>
          </w:p>
        </w:tc>
        <w:tc>
          <w:tcPr>
            <w:tcW w:w="181" w:type="dxa"/>
          </w:tcPr>
          <w:p w14:paraId="535DFD93"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c>
          <w:tcPr>
            <w:tcW w:w="1349" w:type="dxa"/>
            <w:tcBorders>
              <w:top w:val="single" w:sz="4" w:space="0" w:color="auto"/>
              <w:bottom w:val="single" w:sz="4" w:space="0" w:color="auto"/>
            </w:tcBorders>
          </w:tcPr>
          <w:p w14:paraId="57D5D5EE" w14:textId="24B7A91C" w:rsidR="00625BCD" w:rsidRPr="009460A7" w:rsidRDefault="00625BCD" w:rsidP="00625BCD">
            <w:pPr>
              <w:pStyle w:val="acctfourfigures"/>
              <w:tabs>
                <w:tab w:val="clear" w:pos="765"/>
                <w:tab w:val="decimal" w:pos="1130"/>
              </w:tabs>
              <w:spacing w:line="240" w:lineRule="exact"/>
              <w:rPr>
                <w:rFonts w:cs="Times New Roman"/>
                <w:b/>
                <w:bCs/>
                <w:szCs w:val="22"/>
              </w:rPr>
            </w:pPr>
            <w:r w:rsidRPr="00AA6956">
              <w:rPr>
                <w:rFonts w:cs="Times New Roman"/>
                <w:b/>
                <w:bCs/>
                <w:szCs w:val="22"/>
              </w:rPr>
              <w:t>256,251</w:t>
            </w:r>
          </w:p>
        </w:tc>
      </w:tr>
      <w:tr w:rsidR="00625BCD" w:rsidRPr="00C31A7B" w14:paraId="72C20862" w14:textId="77777777" w:rsidTr="00766B60">
        <w:tc>
          <w:tcPr>
            <w:tcW w:w="3157" w:type="dxa"/>
            <w:vAlign w:val="bottom"/>
          </w:tcPr>
          <w:p w14:paraId="702AA47F" w14:textId="77777777" w:rsidR="00625BCD" w:rsidRPr="00AA6956" w:rsidRDefault="00625BCD" w:rsidP="00625BCD">
            <w:pPr>
              <w:ind w:left="-70" w:right="-126"/>
              <w:rPr>
                <w:rFonts w:cs="Times New Roman"/>
                <w:b/>
                <w:bCs/>
                <w:sz w:val="20"/>
              </w:rPr>
            </w:pPr>
          </w:p>
        </w:tc>
        <w:tc>
          <w:tcPr>
            <w:tcW w:w="1258" w:type="dxa"/>
          </w:tcPr>
          <w:p w14:paraId="2EF57E72" w14:textId="77777777" w:rsidR="00625BCD" w:rsidRPr="00AA6956" w:rsidRDefault="00625BCD" w:rsidP="00625BCD">
            <w:pPr>
              <w:pStyle w:val="acctfourfigures"/>
              <w:tabs>
                <w:tab w:val="clear" w:pos="765"/>
                <w:tab w:val="decimal" w:pos="1093"/>
              </w:tabs>
              <w:ind w:right="-347"/>
              <w:rPr>
                <w:rFonts w:cs="Times New Roman"/>
                <w:sz w:val="20"/>
              </w:rPr>
            </w:pPr>
          </w:p>
        </w:tc>
        <w:tc>
          <w:tcPr>
            <w:tcW w:w="180" w:type="dxa"/>
          </w:tcPr>
          <w:p w14:paraId="1B009AE2" w14:textId="77777777" w:rsidR="00625BCD" w:rsidRPr="00AA6956" w:rsidRDefault="00625BCD" w:rsidP="00625BCD">
            <w:pPr>
              <w:pStyle w:val="acctfourfigures"/>
              <w:tabs>
                <w:tab w:val="clear" w:pos="765"/>
                <w:tab w:val="decimal" w:pos="1130"/>
              </w:tabs>
              <w:rPr>
                <w:rFonts w:cs="Times New Roman"/>
                <w:b/>
                <w:bCs/>
                <w:sz w:val="20"/>
              </w:rPr>
            </w:pPr>
          </w:p>
        </w:tc>
        <w:tc>
          <w:tcPr>
            <w:tcW w:w="1350" w:type="dxa"/>
          </w:tcPr>
          <w:p w14:paraId="01427DD0" w14:textId="77777777" w:rsidR="00625BCD" w:rsidRPr="00AA6956" w:rsidRDefault="00625BCD" w:rsidP="00625BCD">
            <w:pPr>
              <w:pStyle w:val="acctfourfigures"/>
              <w:tabs>
                <w:tab w:val="clear" w:pos="765"/>
                <w:tab w:val="decimal" w:pos="1130"/>
              </w:tabs>
              <w:rPr>
                <w:rFonts w:cs="Times New Roman"/>
                <w:b/>
                <w:bCs/>
                <w:sz w:val="20"/>
              </w:rPr>
            </w:pPr>
          </w:p>
        </w:tc>
        <w:tc>
          <w:tcPr>
            <w:tcW w:w="229" w:type="dxa"/>
          </w:tcPr>
          <w:p w14:paraId="6EE14065" w14:textId="77777777" w:rsidR="00625BCD" w:rsidRPr="00AA6956" w:rsidRDefault="00625BCD" w:rsidP="00625BCD">
            <w:pPr>
              <w:pStyle w:val="acctfourfigures"/>
              <w:tabs>
                <w:tab w:val="clear" w:pos="765"/>
                <w:tab w:val="decimal" w:pos="1130"/>
              </w:tabs>
              <w:rPr>
                <w:rFonts w:cs="Times New Roman"/>
                <w:b/>
                <w:bCs/>
                <w:sz w:val="20"/>
              </w:rPr>
            </w:pPr>
          </w:p>
        </w:tc>
        <w:tc>
          <w:tcPr>
            <w:tcW w:w="1391" w:type="dxa"/>
          </w:tcPr>
          <w:p w14:paraId="5270467F" w14:textId="77777777" w:rsidR="00625BCD" w:rsidRPr="00AA6956" w:rsidRDefault="00625BCD" w:rsidP="00625BCD">
            <w:pPr>
              <w:tabs>
                <w:tab w:val="decimal" w:pos="1130"/>
              </w:tabs>
              <w:rPr>
                <w:rFonts w:cs="Times New Roman"/>
                <w:b/>
                <w:bCs/>
                <w:sz w:val="20"/>
              </w:rPr>
            </w:pPr>
          </w:p>
        </w:tc>
        <w:tc>
          <w:tcPr>
            <w:tcW w:w="181" w:type="dxa"/>
          </w:tcPr>
          <w:p w14:paraId="384D596B" w14:textId="77777777" w:rsidR="00625BCD" w:rsidRPr="00AA6956" w:rsidRDefault="00625BCD" w:rsidP="00625BCD">
            <w:pPr>
              <w:pStyle w:val="acctfourfigures"/>
              <w:tabs>
                <w:tab w:val="clear" w:pos="765"/>
                <w:tab w:val="decimal" w:pos="1130"/>
              </w:tabs>
              <w:rPr>
                <w:rFonts w:cs="Times New Roman"/>
                <w:b/>
                <w:bCs/>
                <w:sz w:val="20"/>
              </w:rPr>
            </w:pPr>
          </w:p>
        </w:tc>
        <w:tc>
          <w:tcPr>
            <w:tcW w:w="1349" w:type="dxa"/>
          </w:tcPr>
          <w:p w14:paraId="0A6C2B33" w14:textId="77777777" w:rsidR="00625BCD" w:rsidRPr="00AA6956" w:rsidRDefault="00625BCD" w:rsidP="00625BCD">
            <w:pPr>
              <w:pStyle w:val="acctfourfigures"/>
              <w:tabs>
                <w:tab w:val="clear" w:pos="765"/>
                <w:tab w:val="decimal" w:pos="1130"/>
              </w:tabs>
              <w:rPr>
                <w:rFonts w:cs="Times New Roman"/>
                <w:b/>
                <w:bCs/>
                <w:sz w:val="20"/>
              </w:rPr>
            </w:pPr>
          </w:p>
        </w:tc>
      </w:tr>
      <w:tr w:rsidR="00625BCD" w:rsidRPr="006456CE" w14:paraId="0D98304F" w14:textId="77777777" w:rsidTr="00766B60">
        <w:tc>
          <w:tcPr>
            <w:tcW w:w="3157" w:type="dxa"/>
            <w:vAlign w:val="bottom"/>
          </w:tcPr>
          <w:p w14:paraId="18C89509" w14:textId="77777777" w:rsidR="00625BCD" w:rsidRPr="009460A7" w:rsidRDefault="00625BCD" w:rsidP="00625BCD">
            <w:pPr>
              <w:spacing w:line="240" w:lineRule="exact"/>
              <w:ind w:left="-70" w:right="-126"/>
              <w:rPr>
                <w:rFonts w:cs="Times New Roman"/>
                <w:b/>
                <w:bCs/>
                <w:szCs w:val="22"/>
              </w:rPr>
            </w:pPr>
            <w:r w:rsidRPr="009460A7">
              <w:rPr>
                <w:rFonts w:cs="Times New Roman"/>
                <w:b/>
                <w:bCs/>
                <w:i/>
                <w:iCs/>
                <w:szCs w:val="22"/>
              </w:rPr>
              <w:t xml:space="preserve">Deferred tax </w:t>
            </w:r>
            <w:r w:rsidRPr="00AA6956">
              <w:rPr>
                <w:rFonts w:cs="Times New Roman"/>
                <w:b/>
                <w:bCs/>
                <w:i/>
                <w:iCs/>
                <w:szCs w:val="22"/>
                <w:lang w:val="en-US" w:bidi="th-TH"/>
              </w:rPr>
              <w:t>liabilities</w:t>
            </w:r>
          </w:p>
        </w:tc>
        <w:tc>
          <w:tcPr>
            <w:tcW w:w="1258" w:type="dxa"/>
          </w:tcPr>
          <w:p w14:paraId="620A3071" w14:textId="77777777" w:rsidR="00625BCD" w:rsidRPr="009460A7" w:rsidRDefault="00625BCD" w:rsidP="00625BCD">
            <w:pPr>
              <w:pStyle w:val="acctfourfigures"/>
              <w:tabs>
                <w:tab w:val="clear" w:pos="765"/>
                <w:tab w:val="decimal" w:pos="1093"/>
              </w:tabs>
              <w:spacing w:line="240" w:lineRule="exact"/>
              <w:ind w:right="-347"/>
              <w:rPr>
                <w:rFonts w:cs="Times New Roman"/>
                <w:szCs w:val="22"/>
              </w:rPr>
            </w:pPr>
          </w:p>
        </w:tc>
        <w:tc>
          <w:tcPr>
            <w:tcW w:w="180" w:type="dxa"/>
            <w:vAlign w:val="bottom"/>
          </w:tcPr>
          <w:p w14:paraId="3BF14567"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c>
          <w:tcPr>
            <w:tcW w:w="1350" w:type="dxa"/>
          </w:tcPr>
          <w:p w14:paraId="32005EE7"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c>
          <w:tcPr>
            <w:tcW w:w="229" w:type="dxa"/>
          </w:tcPr>
          <w:p w14:paraId="53459FA1"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c>
          <w:tcPr>
            <w:tcW w:w="1391" w:type="dxa"/>
          </w:tcPr>
          <w:p w14:paraId="3109C9EB" w14:textId="77777777" w:rsidR="00625BCD" w:rsidRPr="009460A7" w:rsidRDefault="00625BCD" w:rsidP="00625BCD">
            <w:pPr>
              <w:tabs>
                <w:tab w:val="decimal" w:pos="1130"/>
              </w:tabs>
              <w:rPr>
                <w:rFonts w:cs="Times New Roman"/>
                <w:b/>
                <w:bCs/>
                <w:szCs w:val="22"/>
              </w:rPr>
            </w:pPr>
          </w:p>
        </w:tc>
        <w:tc>
          <w:tcPr>
            <w:tcW w:w="181" w:type="dxa"/>
          </w:tcPr>
          <w:p w14:paraId="5F93FB76"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c>
          <w:tcPr>
            <w:tcW w:w="1349" w:type="dxa"/>
          </w:tcPr>
          <w:p w14:paraId="4B22B575"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r>
      <w:tr w:rsidR="00625BCD" w:rsidRPr="006456CE" w14:paraId="4FBC1F2A" w14:textId="77777777" w:rsidTr="00766B60">
        <w:tc>
          <w:tcPr>
            <w:tcW w:w="3157" w:type="dxa"/>
            <w:vAlign w:val="bottom"/>
          </w:tcPr>
          <w:p w14:paraId="22820245" w14:textId="77777777" w:rsidR="00625BCD" w:rsidRPr="009460A7" w:rsidRDefault="00625BCD" w:rsidP="00625BCD">
            <w:pPr>
              <w:spacing w:line="240" w:lineRule="exact"/>
              <w:ind w:left="-70" w:right="-126"/>
              <w:rPr>
                <w:rFonts w:cs="Times New Roman"/>
                <w:b/>
                <w:bCs/>
                <w:i/>
                <w:iCs/>
                <w:szCs w:val="22"/>
              </w:rPr>
            </w:pPr>
            <w:r w:rsidRPr="00AA6956">
              <w:rPr>
                <w:rFonts w:cs="Times New Roman"/>
                <w:szCs w:val="22"/>
              </w:rPr>
              <w:t>Interbank and money market items</w:t>
            </w:r>
          </w:p>
        </w:tc>
        <w:tc>
          <w:tcPr>
            <w:tcW w:w="1258" w:type="dxa"/>
          </w:tcPr>
          <w:p w14:paraId="709DD40D" w14:textId="77777777" w:rsidR="00625BCD" w:rsidRPr="009460A7" w:rsidRDefault="00625BCD" w:rsidP="00625BCD">
            <w:pPr>
              <w:pStyle w:val="acctfourfigures"/>
              <w:tabs>
                <w:tab w:val="clear" w:pos="765"/>
                <w:tab w:val="decimal" w:pos="1093"/>
              </w:tabs>
              <w:spacing w:line="240" w:lineRule="exact"/>
              <w:ind w:right="-347"/>
              <w:rPr>
                <w:rFonts w:cs="Times New Roman"/>
                <w:szCs w:val="22"/>
              </w:rPr>
            </w:pPr>
            <w:r w:rsidRPr="009460A7">
              <w:rPr>
                <w:rFonts w:cs="Times New Roman"/>
                <w:szCs w:val="22"/>
              </w:rPr>
              <w:t>(7,762)</w:t>
            </w:r>
          </w:p>
        </w:tc>
        <w:tc>
          <w:tcPr>
            <w:tcW w:w="180" w:type="dxa"/>
            <w:vAlign w:val="bottom"/>
          </w:tcPr>
          <w:p w14:paraId="71DCDF65"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c>
          <w:tcPr>
            <w:tcW w:w="1350" w:type="dxa"/>
          </w:tcPr>
          <w:p w14:paraId="41731C74" w14:textId="34DF69AB" w:rsidR="00625BCD" w:rsidRPr="009460A7" w:rsidRDefault="00625BCD" w:rsidP="00625BCD">
            <w:pPr>
              <w:pStyle w:val="acctfourfigures"/>
              <w:tabs>
                <w:tab w:val="clear" w:pos="765"/>
                <w:tab w:val="decimal" w:pos="1130"/>
              </w:tabs>
              <w:spacing w:line="240" w:lineRule="exact"/>
              <w:rPr>
                <w:rFonts w:cs="Times New Roman"/>
                <w:szCs w:val="22"/>
              </w:rPr>
            </w:pPr>
            <w:r w:rsidRPr="00AA6956">
              <w:rPr>
                <w:rFonts w:cs="Times New Roman"/>
                <w:szCs w:val="22"/>
              </w:rPr>
              <w:t xml:space="preserve"> 1,489 </w:t>
            </w:r>
          </w:p>
        </w:tc>
        <w:tc>
          <w:tcPr>
            <w:tcW w:w="229" w:type="dxa"/>
          </w:tcPr>
          <w:p w14:paraId="7817643B"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c>
          <w:tcPr>
            <w:tcW w:w="1391" w:type="dxa"/>
          </w:tcPr>
          <w:p w14:paraId="346D2053" w14:textId="79E59E6F" w:rsidR="00625BCD" w:rsidRPr="009460A7" w:rsidRDefault="00625BCD" w:rsidP="00625BCD">
            <w:pPr>
              <w:tabs>
                <w:tab w:val="decimal" w:pos="1130"/>
              </w:tabs>
              <w:rPr>
                <w:rFonts w:cs="Times New Roman"/>
                <w:szCs w:val="22"/>
              </w:rPr>
            </w:pPr>
            <w:r w:rsidRPr="00AA6956">
              <w:rPr>
                <w:rFonts w:cs="Times New Roman"/>
                <w:szCs w:val="22"/>
              </w:rPr>
              <w:t>-</w:t>
            </w:r>
          </w:p>
        </w:tc>
        <w:tc>
          <w:tcPr>
            <w:tcW w:w="181" w:type="dxa"/>
          </w:tcPr>
          <w:p w14:paraId="597DD16A"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c>
          <w:tcPr>
            <w:tcW w:w="1349" w:type="dxa"/>
          </w:tcPr>
          <w:p w14:paraId="4AD7B15D" w14:textId="78FBF5F1" w:rsidR="00625BCD" w:rsidRPr="009460A7" w:rsidRDefault="00625BCD" w:rsidP="00625BCD">
            <w:pPr>
              <w:pStyle w:val="acctfourfigures"/>
              <w:tabs>
                <w:tab w:val="clear" w:pos="765"/>
                <w:tab w:val="decimal" w:pos="1130"/>
              </w:tabs>
              <w:spacing w:line="240" w:lineRule="exact"/>
              <w:rPr>
                <w:rFonts w:cs="Times New Roman"/>
                <w:szCs w:val="22"/>
              </w:rPr>
            </w:pPr>
            <w:r w:rsidRPr="00AA6956">
              <w:rPr>
                <w:rFonts w:cs="Times New Roman"/>
                <w:szCs w:val="22"/>
              </w:rPr>
              <w:t>(6,273)</w:t>
            </w:r>
          </w:p>
        </w:tc>
      </w:tr>
      <w:tr w:rsidR="00625BCD" w:rsidRPr="006456CE" w14:paraId="4D0E97FC" w14:textId="77777777" w:rsidTr="00766B60">
        <w:tc>
          <w:tcPr>
            <w:tcW w:w="3157" w:type="dxa"/>
            <w:vAlign w:val="bottom"/>
          </w:tcPr>
          <w:p w14:paraId="7F047B0D" w14:textId="77777777" w:rsidR="00625BCD" w:rsidRPr="00AA6956" w:rsidRDefault="00625BCD" w:rsidP="00625BCD">
            <w:pPr>
              <w:spacing w:line="240" w:lineRule="exact"/>
              <w:ind w:left="-70" w:right="-126"/>
              <w:rPr>
                <w:rFonts w:cs="Times New Roman"/>
                <w:szCs w:val="22"/>
              </w:rPr>
            </w:pPr>
            <w:r w:rsidRPr="009460A7">
              <w:rPr>
                <w:rFonts w:cs="Times New Roman"/>
                <w:szCs w:val="22"/>
              </w:rPr>
              <w:t>Loans to customers and accrued</w:t>
            </w:r>
          </w:p>
        </w:tc>
        <w:tc>
          <w:tcPr>
            <w:tcW w:w="1258" w:type="dxa"/>
          </w:tcPr>
          <w:p w14:paraId="69F19808" w14:textId="77777777" w:rsidR="00625BCD" w:rsidRPr="009460A7" w:rsidRDefault="00625BCD" w:rsidP="00625BCD">
            <w:pPr>
              <w:pStyle w:val="acctfourfigures"/>
              <w:tabs>
                <w:tab w:val="clear" w:pos="765"/>
                <w:tab w:val="decimal" w:pos="1093"/>
              </w:tabs>
              <w:spacing w:line="240" w:lineRule="exact"/>
              <w:ind w:right="-347"/>
              <w:rPr>
                <w:rFonts w:cs="Times New Roman"/>
                <w:szCs w:val="22"/>
              </w:rPr>
            </w:pPr>
          </w:p>
        </w:tc>
        <w:tc>
          <w:tcPr>
            <w:tcW w:w="180" w:type="dxa"/>
          </w:tcPr>
          <w:p w14:paraId="746263EA"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c>
          <w:tcPr>
            <w:tcW w:w="1350" w:type="dxa"/>
          </w:tcPr>
          <w:p w14:paraId="7D9FEF41"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c>
          <w:tcPr>
            <w:tcW w:w="229" w:type="dxa"/>
          </w:tcPr>
          <w:p w14:paraId="7BAA9C80"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c>
          <w:tcPr>
            <w:tcW w:w="1391" w:type="dxa"/>
          </w:tcPr>
          <w:p w14:paraId="5B42DF7F" w14:textId="77777777" w:rsidR="00625BCD" w:rsidRPr="009460A7" w:rsidRDefault="00625BCD" w:rsidP="00625BCD">
            <w:pPr>
              <w:tabs>
                <w:tab w:val="decimal" w:pos="1130"/>
              </w:tabs>
              <w:rPr>
                <w:rFonts w:cs="Times New Roman"/>
                <w:szCs w:val="22"/>
              </w:rPr>
            </w:pPr>
          </w:p>
        </w:tc>
        <w:tc>
          <w:tcPr>
            <w:tcW w:w="181" w:type="dxa"/>
          </w:tcPr>
          <w:p w14:paraId="2F84F4DD"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c>
          <w:tcPr>
            <w:tcW w:w="1349" w:type="dxa"/>
          </w:tcPr>
          <w:p w14:paraId="1AB28114" w14:textId="77777777" w:rsidR="00625BCD" w:rsidRPr="009460A7" w:rsidRDefault="00625BCD" w:rsidP="00625BCD">
            <w:pPr>
              <w:pStyle w:val="acctfourfigures"/>
              <w:tabs>
                <w:tab w:val="clear" w:pos="765"/>
                <w:tab w:val="decimal" w:pos="1130"/>
              </w:tabs>
              <w:spacing w:line="240" w:lineRule="exact"/>
              <w:rPr>
                <w:rFonts w:cs="Times New Roman"/>
                <w:b/>
                <w:bCs/>
                <w:szCs w:val="22"/>
              </w:rPr>
            </w:pPr>
          </w:p>
        </w:tc>
      </w:tr>
      <w:tr w:rsidR="00C112D0" w:rsidRPr="006456CE" w14:paraId="24C22073" w14:textId="77777777" w:rsidTr="00766B60">
        <w:tc>
          <w:tcPr>
            <w:tcW w:w="3157" w:type="dxa"/>
            <w:vAlign w:val="bottom"/>
          </w:tcPr>
          <w:p w14:paraId="43E96F78" w14:textId="77777777" w:rsidR="00C112D0" w:rsidRPr="00AA6956" w:rsidRDefault="00C112D0" w:rsidP="00C112D0">
            <w:pPr>
              <w:spacing w:line="240" w:lineRule="exact"/>
              <w:ind w:left="-70" w:right="-126"/>
              <w:rPr>
                <w:rFonts w:cs="Times New Roman"/>
                <w:szCs w:val="22"/>
              </w:rPr>
            </w:pPr>
            <w:r w:rsidRPr="009460A7">
              <w:rPr>
                <w:rFonts w:cs="Times New Roman"/>
                <w:szCs w:val="22"/>
              </w:rPr>
              <w:t xml:space="preserve">   interest receivables</w:t>
            </w:r>
          </w:p>
        </w:tc>
        <w:tc>
          <w:tcPr>
            <w:tcW w:w="1258" w:type="dxa"/>
          </w:tcPr>
          <w:p w14:paraId="6D662F06" w14:textId="77777777" w:rsidR="00C112D0" w:rsidRPr="009460A7" w:rsidRDefault="00C112D0" w:rsidP="00C112D0">
            <w:pPr>
              <w:pStyle w:val="acctfourfigures"/>
              <w:tabs>
                <w:tab w:val="clear" w:pos="765"/>
                <w:tab w:val="decimal" w:pos="1093"/>
              </w:tabs>
              <w:spacing w:line="240" w:lineRule="exact"/>
              <w:ind w:right="-347"/>
              <w:rPr>
                <w:rFonts w:cs="Times New Roman"/>
                <w:szCs w:val="22"/>
              </w:rPr>
            </w:pPr>
            <w:r w:rsidRPr="009460A7">
              <w:rPr>
                <w:rFonts w:cs="Times New Roman"/>
                <w:szCs w:val="22"/>
              </w:rPr>
              <w:t>-</w:t>
            </w:r>
          </w:p>
        </w:tc>
        <w:tc>
          <w:tcPr>
            <w:tcW w:w="180" w:type="dxa"/>
          </w:tcPr>
          <w:p w14:paraId="0426F09F" w14:textId="77777777" w:rsidR="00C112D0" w:rsidRPr="009460A7" w:rsidRDefault="00C112D0" w:rsidP="00C112D0">
            <w:pPr>
              <w:pStyle w:val="acctfourfigures"/>
              <w:tabs>
                <w:tab w:val="clear" w:pos="765"/>
                <w:tab w:val="decimal" w:pos="1130"/>
              </w:tabs>
              <w:spacing w:line="240" w:lineRule="exact"/>
              <w:rPr>
                <w:rFonts w:cs="Times New Roman"/>
                <w:b/>
                <w:bCs/>
                <w:szCs w:val="22"/>
              </w:rPr>
            </w:pPr>
          </w:p>
        </w:tc>
        <w:tc>
          <w:tcPr>
            <w:tcW w:w="1350" w:type="dxa"/>
          </w:tcPr>
          <w:p w14:paraId="64E9A58D" w14:textId="2BB10899" w:rsidR="00C112D0" w:rsidRPr="00AA6956" w:rsidRDefault="00C112D0" w:rsidP="00C112D0">
            <w:pPr>
              <w:pStyle w:val="acctfourfigures"/>
              <w:tabs>
                <w:tab w:val="clear" w:pos="765"/>
                <w:tab w:val="decimal" w:pos="1130"/>
              </w:tabs>
              <w:spacing w:line="240" w:lineRule="exact"/>
              <w:rPr>
                <w:rFonts w:cs="Times New Roman"/>
                <w:szCs w:val="22"/>
                <w:cs/>
                <w:lang w:bidi="th-TH"/>
              </w:rPr>
            </w:pPr>
            <w:r w:rsidRPr="00AA6956">
              <w:rPr>
                <w:rFonts w:cs="Times New Roman"/>
                <w:szCs w:val="22"/>
              </w:rPr>
              <w:t>(516)</w:t>
            </w:r>
          </w:p>
        </w:tc>
        <w:tc>
          <w:tcPr>
            <w:tcW w:w="229" w:type="dxa"/>
          </w:tcPr>
          <w:p w14:paraId="72810F5A" w14:textId="77777777" w:rsidR="00C112D0" w:rsidRPr="009460A7" w:rsidRDefault="00C112D0" w:rsidP="00C112D0">
            <w:pPr>
              <w:pStyle w:val="acctfourfigures"/>
              <w:tabs>
                <w:tab w:val="clear" w:pos="765"/>
                <w:tab w:val="decimal" w:pos="1130"/>
              </w:tabs>
              <w:spacing w:line="240" w:lineRule="exact"/>
              <w:rPr>
                <w:rFonts w:cs="Times New Roman"/>
                <w:b/>
                <w:bCs/>
                <w:szCs w:val="22"/>
              </w:rPr>
            </w:pPr>
          </w:p>
        </w:tc>
        <w:tc>
          <w:tcPr>
            <w:tcW w:w="1391" w:type="dxa"/>
          </w:tcPr>
          <w:p w14:paraId="5C36D692" w14:textId="3CC4B3FB" w:rsidR="00C112D0" w:rsidRPr="009460A7" w:rsidRDefault="00C112D0" w:rsidP="00C112D0">
            <w:pPr>
              <w:tabs>
                <w:tab w:val="decimal" w:pos="1130"/>
              </w:tabs>
              <w:rPr>
                <w:rFonts w:cs="Times New Roman"/>
                <w:szCs w:val="22"/>
              </w:rPr>
            </w:pPr>
            <w:r w:rsidRPr="00AA6956">
              <w:rPr>
                <w:rFonts w:cs="Times New Roman"/>
                <w:szCs w:val="22"/>
              </w:rPr>
              <w:t>-</w:t>
            </w:r>
          </w:p>
        </w:tc>
        <w:tc>
          <w:tcPr>
            <w:tcW w:w="181" w:type="dxa"/>
          </w:tcPr>
          <w:p w14:paraId="3ED28804" w14:textId="77777777" w:rsidR="00C112D0" w:rsidRPr="009460A7" w:rsidRDefault="00C112D0" w:rsidP="00C112D0">
            <w:pPr>
              <w:pStyle w:val="acctfourfigures"/>
              <w:tabs>
                <w:tab w:val="clear" w:pos="765"/>
                <w:tab w:val="decimal" w:pos="1130"/>
              </w:tabs>
              <w:spacing w:line="240" w:lineRule="exact"/>
              <w:rPr>
                <w:rFonts w:cs="Times New Roman"/>
                <w:b/>
                <w:bCs/>
                <w:szCs w:val="22"/>
              </w:rPr>
            </w:pPr>
          </w:p>
        </w:tc>
        <w:tc>
          <w:tcPr>
            <w:tcW w:w="1349" w:type="dxa"/>
          </w:tcPr>
          <w:p w14:paraId="2DB8C74A" w14:textId="7382566C" w:rsidR="00C112D0" w:rsidRPr="009460A7" w:rsidRDefault="00C112D0" w:rsidP="00C112D0">
            <w:pPr>
              <w:pStyle w:val="acctfourfigures"/>
              <w:tabs>
                <w:tab w:val="clear" w:pos="765"/>
                <w:tab w:val="decimal" w:pos="1130"/>
              </w:tabs>
              <w:spacing w:line="240" w:lineRule="exact"/>
              <w:rPr>
                <w:rFonts w:cs="Times New Roman"/>
                <w:szCs w:val="22"/>
              </w:rPr>
            </w:pPr>
            <w:r w:rsidRPr="00AA6956">
              <w:rPr>
                <w:rFonts w:cs="Times New Roman"/>
                <w:szCs w:val="22"/>
              </w:rPr>
              <w:t>(516)</w:t>
            </w:r>
          </w:p>
        </w:tc>
      </w:tr>
      <w:tr w:rsidR="00C112D0" w:rsidRPr="004954E1" w14:paraId="3ED9B015" w14:textId="77777777" w:rsidTr="00766B60">
        <w:tc>
          <w:tcPr>
            <w:tcW w:w="3157" w:type="dxa"/>
            <w:vAlign w:val="bottom"/>
          </w:tcPr>
          <w:p w14:paraId="4663A8F4" w14:textId="77777777" w:rsidR="00C112D0" w:rsidRPr="00AA6956" w:rsidRDefault="00C112D0" w:rsidP="00C112D0">
            <w:pPr>
              <w:spacing w:line="240" w:lineRule="exact"/>
              <w:ind w:left="-70" w:right="-126"/>
              <w:rPr>
                <w:rFonts w:cs="Times New Roman"/>
                <w:b/>
                <w:bCs/>
                <w:szCs w:val="22"/>
                <w:lang w:val="en-US" w:bidi="th-TH"/>
              </w:rPr>
            </w:pPr>
            <w:r w:rsidRPr="00AA6956">
              <w:rPr>
                <w:rFonts w:cs="Times New Roman"/>
                <w:szCs w:val="22"/>
                <w:lang w:val="en-US" w:bidi="th-TH"/>
              </w:rPr>
              <w:t xml:space="preserve">Right-of-use assets </w:t>
            </w:r>
          </w:p>
        </w:tc>
        <w:tc>
          <w:tcPr>
            <w:tcW w:w="1258" w:type="dxa"/>
            <w:tcBorders>
              <w:bottom w:val="single" w:sz="4" w:space="0" w:color="auto"/>
            </w:tcBorders>
          </w:tcPr>
          <w:p w14:paraId="785575EC" w14:textId="77777777" w:rsidR="00C112D0" w:rsidRPr="009460A7" w:rsidRDefault="00C112D0" w:rsidP="00C112D0">
            <w:pPr>
              <w:pStyle w:val="acctfourfigures"/>
              <w:tabs>
                <w:tab w:val="clear" w:pos="765"/>
                <w:tab w:val="decimal" w:pos="1093"/>
              </w:tabs>
              <w:spacing w:line="240" w:lineRule="exact"/>
              <w:ind w:right="-347"/>
              <w:rPr>
                <w:rFonts w:cs="Times New Roman"/>
                <w:szCs w:val="22"/>
              </w:rPr>
            </w:pPr>
            <w:r w:rsidRPr="009460A7">
              <w:rPr>
                <w:rFonts w:cs="Times New Roman"/>
                <w:szCs w:val="22"/>
              </w:rPr>
              <w:t>(160,209)</w:t>
            </w:r>
          </w:p>
        </w:tc>
        <w:tc>
          <w:tcPr>
            <w:tcW w:w="180" w:type="dxa"/>
            <w:vAlign w:val="bottom"/>
          </w:tcPr>
          <w:p w14:paraId="0199E469" w14:textId="77777777" w:rsidR="00C112D0" w:rsidRPr="009460A7" w:rsidRDefault="00C112D0" w:rsidP="00C112D0">
            <w:pPr>
              <w:pStyle w:val="acctfourfigures"/>
              <w:tabs>
                <w:tab w:val="clear" w:pos="765"/>
                <w:tab w:val="decimal" w:pos="1130"/>
              </w:tabs>
              <w:spacing w:line="240" w:lineRule="exact"/>
              <w:rPr>
                <w:rFonts w:cs="Times New Roman"/>
                <w:b/>
                <w:bCs/>
                <w:szCs w:val="22"/>
                <w:highlight w:val="yellow"/>
              </w:rPr>
            </w:pPr>
          </w:p>
        </w:tc>
        <w:tc>
          <w:tcPr>
            <w:tcW w:w="1350" w:type="dxa"/>
            <w:tcBorders>
              <w:bottom w:val="single" w:sz="4" w:space="0" w:color="auto"/>
            </w:tcBorders>
          </w:tcPr>
          <w:p w14:paraId="07DC456C" w14:textId="5B0FDB44" w:rsidR="00C112D0" w:rsidRPr="009460A7" w:rsidRDefault="00C112D0" w:rsidP="00C112D0">
            <w:pPr>
              <w:pStyle w:val="acctfourfigures"/>
              <w:tabs>
                <w:tab w:val="clear" w:pos="765"/>
                <w:tab w:val="decimal" w:pos="1130"/>
              </w:tabs>
              <w:spacing w:line="240" w:lineRule="exact"/>
              <w:rPr>
                <w:rFonts w:cs="Times New Roman"/>
                <w:szCs w:val="22"/>
                <w:highlight w:val="yellow"/>
              </w:rPr>
            </w:pPr>
            <w:r w:rsidRPr="00AA6956">
              <w:rPr>
                <w:rFonts w:cs="Times New Roman"/>
                <w:szCs w:val="22"/>
              </w:rPr>
              <w:t xml:space="preserve">(12,473) </w:t>
            </w:r>
          </w:p>
        </w:tc>
        <w:tc>
          <w:tcPr>
            <w:tcW w:w="229" w:type="dxa"/>
          </w:tcPr>
          <w:p w14:paraId="285FF955" w14:textId="77777777" w:rsidR="00C112D0" w:rsidRPr="009460A7" w:rsidRDefault="00C112D0" w:rsidP="00C112D0">
            <w:pPr>
              <w:pStyle w:val="acctfourfigures"/>
              <w:tabs>
                <w:tab w:val="clear" w:pos="765"/>
                <w:tab w:val="decimal" w:pos="1130"/>
              </w:tabs>
              <w:spacing w:line="240" w:lineRule="exact"/>
              <w:rPr>
                <w:rFonts w:cs="Times New Roman"/>
                <w:szCs w:val="22"/>
                <w:highlight w:val="yellow"/>
              </w:rPr>
            </w:pPr>
          </w:p>
        </w:tc>
        <w:tc>
          <w:tcPr>
            <w:tcW w:w="1391" w:type="dxa"/>
            <w:tcBorders>
              <w:bottom w:val="single" w:sz="4" w:space="0" w:color="auto"/>
            </w:tcBorders>
          </w:tcPr>
          <w:p w14:paraId="04ED0098" w14:textId="7896CA39" w:rsidR="00C112D0" w:rsidRPr="009460A7" w:rsidRDefault="00C112D0" w:rsidP="00C112D0">
            <w:pPr>
              <w:tabs>
                <w:tab w:val="decimal" w:pos="1130"/>
              </w:tabs>
              <w:rPr>
                <w:rFonts w:cs="Times New Roman"/>
                <w:szCs w:val="22"/>
                <w:highlight w:val="yellow"/>
              </w:rPr>
            </w:pPr>
            <w:r w:rsidRPr="00AA6956">
              <w:rPr>
                <w:rFonts w:cs="Times New Roman"/>
                <w:szCs w:val="22"/>
              </w:rPr>
              <w:t>-</w:t>
            </w:r>
          </w:p>
        </w:tc>
        <w:tc>
          <w:tcPr>
            <w:tcW w:w="181" w:type="dxa"/>
          </w:tcPr>
          <w:p w14:paraId="133C86B9" w14:textId="77777777" w:rsidR="00C112D0" w:rsidRPr="009460A7" w:rsidRDefault="00C112D0" w:rsidP="00C112D0">
            <w:pPr>
              <w:pStyle w:val="acctfourfigures"/>
              <w:tabs>
                <w:tab w:val="clear" w:pos="765"/>
                <w:tab w:val="decimal" w:pos="1130"/>
              </w:tabs>
              <w:spacing w:line="240" w:lineRule="exact"/>
              <w:rPr>
                <w:rFonts w:cs="Times New Roman"/>
                <w:b/>
                <w:bCs/>
                <w:szCs w:val="22"/>
                <w:highlight w:val="yellow"/>
              </w:rPr>
            </w:pPr>
          </w:p>
        </w:tc>
        <w:tc>
          <w:tcPr>
            <w:tcW w:w="1349" w:type="dxa"/>
            <w:tcBorders>
              <w:bottom w:val="single" w:sz="4" w:space="0" w:color="auto"/>
            </w:tcBorders>
          </w:tcPr>
          <w:p w14:paraId="14092B95" w14:textId="5B89DDE0" w:rsidR="00C112D0" w:rsidRPr="009460A7" w:rsidRDefault="00C112D0" w:rsidP="00C112D0">
            <w:pPr>
              <w:pStyle w:val="acctfourfigures"/>
              <w:tabs>
                <w:tab w:val="clear" w:pos="765"/>
                <w:tab w:val="decimal" w:pos="1130"/>
              </w:tabs>
              <w:spacing w:line="240" w:lineRule="exact"/>
              <w:rPr>
                <w:rFonts w:cs="Times New Roman"/>
                <w:szCs w:val="22"/>
              </w:rPr>
            </w:pPr>
            <w:r w:rsidRPr="00AA6956">
              <w:rPr>
                <w:rFonts w:cs="Times New Roman"/>
                <w:szCs w:val="22"/>
              </w:rPr>
              <w:t xml:space="preserve">(172,682) </w:t>
            </w:r>
          </w:p>
        </w:tc>
      </w:tr>
      <w:tr w:rsidR="00C112D0" w:rsidRPr="006456CE" w14:paraId="16DE16F7" w14:textId="77777777" w:rsidTr="00766B60">
        <w:tc>
          <w:tcPr>
            <w:tcW w:w="3157" w:type="dxa"/>
            <w:vAlign w:val="bottom"/>
          </w:tcPr>
          <w:p w14:paraId="4044F99F" w14:textId="77777777" w:rsidR="00C112D0" w:rsidRPr="009460A7" w:rsidRDefault="00C112D0" w:rsidP="00C112D0">
            <w:pPr>
              <w:spacing w:line="240" w:lineRule="exact"/>
              <w:ind w:left="-70" w:right="-126"/>
              <w:rPr>
                <w:rFonts w:cs="Times New Roman"/>
                <w:b/>
                <w:bCs/>
                <w:szCs w:val="22"/>
              </w:rPr>
            </w:pPr>
            <w:r w:rsidRPr="009460A7">
              <w:rPr>
                <w:rFonts w:cs="Times New Roman"/>
                <w:b/>
                <w:bCs/>
                <w:szCs w:val="22"/>
              </w:rPr>
              <w:t>Total</w:t>
            </w:r>
          </w:p>
        </w:tc>
        <w:tc>
          <w:tcPr>
            <w:tcW w:w="1258" w:type="dxa"/>
            <w:tcBorders>
              <w:top w:val="single" w:sz="4" w:space="0" w:color="auto"/>
              <w:bottom w:val="single" w:sz="4" w:space="0" w:color="auto"/>
            </w:tcBorders>
          </w:tcPr>
          <w:p w14:paraId="31291EC8" w14:textId="77777777" w:rsidR="00C112D0" w:rsidRPr="009460A7" w:rsidRDefault="00C112D0" w:rsidP="00C112D0">
            <w:pPr>
              <w:pStyle w:val="acctfourfigures"/>
              <w:tabs>
                <w:tab w:val="clear" w:pos="765"/>
                <w:tab w:val="decimal" w:pos="1093"/>
              </w:tabs>
              <w:spacing w:line="240" w:lineRule="exact"/>
              <w:ind w:right="-347"/>
              <w:rPr>
                <w:rFonts w:cs="Times New Roman"/>
                <w:b/>
                <w:bCs/>
                <w:szCs w:val="22"/>
              </w:rPr>
            </w:pPr>
            <w:r w:rsidRPr="009460A7">
              <w:rPr>
                <w:rFonts w:cs="Times New Roman"/>
                <w:b/>
                <w:bCs/>
                <w:szCs w:val="22"/>
              </w:rPr>
              <w:t>(167,971)</w:t>
            </w:r>
          </w:p>
        </w:tc>
        <w:tc>
          <w:tcPr>
            <w:tcW w:w="180" w:type="dxa"/>
            <w:vAlign w:val="bottom"/>
          </w:tcPr>
          <w:p w14:paraId="118EA637" w14:textId="77777777" w:rsidR="00C112D0" w:rsidRPr="009460A7" w:rsidRDefault="00C112D0" w:rsidP="00C112D0">
            <w:pPr>
              <w:pStyle w:val="acctfourfigures"/>
              <w:tabs>
                <w:tab w:val="clear" w:pos="765"/>
                <w:tab w:val="decimal" w:pos="1130"/>
              </w:tabs>
              <w:spacing w:line="240" w:lineRule="exact"/>
              <w:rPr>
                <w:rFonts w:cs="Times New Roman"/>
                <w:b/>
                <w:bCs/>
                <w:szCs w:val="22"/>
              </w:rPr>
            </w:pPr>
          </w:p>
        </w:tc>
        <w:tc>
          <w:tcPr>
            <w:tcW w:w="1350" w:type="dxa"/>
            <w:tcBorders>
              <w:top w:val="single" w:sz="4" w:space="0" w:color="auto"/>
              <w:bottom w:val="single" w:sz="4" w:space="0" w:color="auto"/>
            </w:tcBorders>
          </w:tcPr>
          <w:p w14:paraId="288B515E" w14:textId="6CB96B6E" w:rsidR="00C112D0" w:rsidRPr="009460A7" w:rsidRDefault="00C112D0" w:rsidP="00C112D0">
            <w:pPr>
              <w:pStyle w:val="acctfourfigures"/>
              <w:tabs>
                <w:tab w:val="clear" w:pos="765"/>
                <w:tab w:val="decimal" w:pos="1130"/>
              </w:tabs>
              <w:spacing w:line="240" w:lineRule="exact"/>
              <w:rPr>
                <w:rFonts w:cs="Times New Roman"/>
                <w:b/>
                <w:bCs/>
                <w:szCs w:val="22"/>
              </w:rPr>
            </w:pPr>
            <w:r w:rsidRPr="00AA6956">
              <w:rPr>
                <w:rFonts w:cs="Times New Roman"/>
                <w:b/>
                <w:bCs/>
                <w:szCs w:val="22"/>
              </w:rPr>
              <w:t>(11,500)</w:t>
            </w:r>
          </w:p>
        </w:tc>
        <w:tc>
          <w:tcPr>
            <w:tcW w:w="229" w:type="dxa"/>
          </w:tcPr>
          <w:p w14:paraId="03BD3E45" w14:textId="77777777" w:rsidR="00C112D0" w:rsidRPr="009460A7" w:rsidRDefault="00C112D0" w:rsidP="00C112D0">
            <w:pPr>
              <w:pStyle w:val="acctfourfigures"/>
              <w:tabs>
                <w:tab w:val="clear" w:pos="765"/>
                <w:tab w:val="decimal" w:pos="1130"/>
              </w:tabs>
              <w:spacing w:line="240" w:lineRule="exact"/>
              <w:rPr>
                <w:rFonts w:cs="Times New Roman"/>
                <w:b/>
                <w:bCs/>
                <w:szCs w:val="22"/>
              </w:rPr>
            </w:pPr>
          </w:p>
        </w:tc>
        <w:tc>
          <w:tcPr>
            <w:tcW w:w="1391" w:type="dxa"/>
            <w:tcBorders>
              <w:top w:val="single" w:sz="4" w:space="0" w:color="auto"/>
              <w:bottom w:val="single" w:sz="4" w:space="0" w:color="auto"/>
            </w:tcBorders>
          </w:tcPr>
          <w:p w14:paraId="0E0A9C9C" w14:textId="695B27BC" w:rsidR="00C112D0" w:rsidRPr="009460A7" w:rsidRDefault="00C112D0" w:rsidP="00C112D0">
            <w:pPr>
              <w:tabs>
                <w:tab w:val="decimal" w:pos="1130"/>
              </w:tabs>
              <w:rPr>
                <w:rFonts w:cs="Times New Roman"/>
                <w:b/>
                <w:bCs/>
                <w:szCs w:val="22"/>
              </w:rPr>
            </w:pPr>
            <w:r w:rsidRPr="00AA6956">
              <w:rPr>
                <w:rFonts w:cs="Times New Roman"/>
                <w:b/>
                <w:bCs/>
                <w:szCs w:val="22"/>
              </w:rPr>
              <w:t>-</w:t>
            </w:r>
          </w:p>
        </w:tc>
        <w:tc>
          <w:tcPr>
            <w:tcW w:w="181" w:type="dxa"/>
          </w:tcPr>
          <w:p w14:paraId="4826C159" w14:textId="77777777" w:rsidR="00C112D0" w:rsidRPr="009460A7" w:rsidRDefault="00C112D0" w:rsidP="00C112D0">
            <w:pPr>
              <w:pStyle w:val="acctfourfigures"/>
              <w:tabs>
                <w:tab w:val="clear" w:pos="765"/>
                <w:tab w:val="decimal" w:pos="1130"/>
              </w:tabs>
              <w:spacing w:line="240" w:lineRule="exact"/>
              <w:rPr>
                <w:rFonts w:cs="Times New Roman"/>
                <w:b/>
                <w:bCs/>
                <w:szCs w:val="22"/>
              </w:rPr>
            </w:pPr>
          </w:p>
        </w:tc>
        <w:tc>
          <w:tcPr>
            <w:tcW w:w="1349" w:type="dxa"/>
            <w:tcBorders>
              <w:top w:val="single" w:sz="4" w:space="0" w:color="auto"/>
              <w:bottom w:val="single" w:sz="4" w:space="0" w:color="auto"/>
            </w:tcBorders>
          </w:tcPr>
          <w:p w14:paraId="11D44169" w14:textId="2DB577D4" w:rsidR="00C112D0" w:rsidRPr="009460A7" w:rsidRDefault="00C112D0" w:rsidP="00C112D0">
            <w:pPr>
              <w:pStyle w:val="acctfourfigures"/>
              <w:tabs>
                <w:tab w:val="clear" w:pos="765"/>
                <w:tab w:val="decimal" w:pos="1130"/>
              </w:tabs>
              <w:spacing w:line="240" w:lineRule="exact"/>
              <w:rPr>
                <w:rFonts w:cs="Times New Roman"/>
                <w:b/>
                <w:bCs/>
                <w:szCs w:val="22"/>
              </w:rPr>
            </w:pPr>
            <w:r w:rsidRPr="00AA6956">
              <w:rPr>
                <w:rFonts w:cs="Times New Roman"/>
                <w:b/>
                <w:bCs/>
                <w:szCs w:val="22"/>
              </w:rPr>
              <w:t>(179,471)</w:t>
            </w:r>
          </w:p>
        </w:tc>
      </w:tr>
      <w:tr w:rsidR="00C112D0" w:rsidRPr="006456CE" w14:paraId="45AC9726" w14:textId="77777777" w:rsidTr="00766B60">
        <w:tc>
          <w:tcPr>
            <w:tcW w:w="3157" w:type="dxa"/>
            <w:vAlign w:val="bottom"/>
          </w:tcPr>
          <w:p w14:paraId="11157331" w14:textId="77777777" w:rsidR="00C112D0" w:rsidRPr="00AA6956" w:rsidRDefault="00C112D0" w:rsidP="00C112D0">
            <w:pPr>
              <w:spacing w:line="240" w:lineRule="exact"/>
              <w:ind w:left="-70" w:right="-126"/>
              <w:rPr>
                <w:rFonts w:cs="Times New Roman"/>
                <w:b/>
                <w:bCs/>
                <w:sz w:val="18"/>
                <w:szCs w:val="18"/>
              </w:rPr>
            </w:pPr>
          </w:p>
        </w:tc>
        <w:tc>
          <w:tcPr>
            <w:tcW w:w="1258" w:type="dxa"/>
            <w:tcBorders>
              <w:top w:val="single" w:sz="4" w:space="0" w:color="auto"/>
            </w:tcBorders>
          </w:tcPr>
          <w:p w14:paraId="7EF0DA4A" w14:textId="77777777" w:rsidR="00C112D0" w:rsidRPr="00AA6956" w:rsidRDefault="00C112D0" w:rsidP="00C112D0">
            <w:pPr>
              <w:pStyle w:val="acctfourfigures"/>
              <w:tabs>
                <w:tab w:val="clear" w:pos="765"/>
                <w:tab w:val="decimal" w:pos="1093"/>
              </w:tabs>
              <w:spacing w:line="240" w:lineRule="exact"/>
              <w:ind w:right="-347"/>
              <w:rPr>
                <w:rFonts w:cs="Times New Roman"/>
                <w:b/>
                <w:bCs/>
                <w:sz w:val="18"/>
                <w:szCs w:val="18"/>
              </w:rPr>
            </w:pPr>
          </w:p>
        </w:tc>
        <w:tc>
          <w:tcPr>
            <w:tcW w:w="180" w:type="dxa"/>
            <w:vAlign w:val="bottom"/>
          </w:tcPr>
          <w:p w14:paraId="78F351A0" w14:textId="77777777" w:rsidR="00C112D0" w:rsidRPr="00AA6956" w:rsidRDefault="00C112D0" w:rsidP="00C112D0">
            <w:pPr>
              <w:pStyle w:val="acctfourfigures"/>
              <w:tabs>
                <w:tab w:val="clear" w:pos="765"/>
                <w:tab w:val="decimal" w:pos="1130"/>
              </w:tabs>
              <w:spacing w:line="240" w:lineRule="exact"/>
              <w:rPr>
                <w:rFonts w:cs="Times New Roman"/>
                <w:b/>
                <w:bCs/>
                <w:sz w:val="18"/>
                <w:szCs w:val="18"/>
              </w:rPr>
            </w:pPr>
          </w:p>
        </w:tc>
        <w:tc>
          <w:tcPr>
            <w:tcW w:w="1350" w:type="dxa"/>
            <w:tcBorders>
              <w:top w:val="single" w:sz="4" w:space="0" w:color="auto"/>
            </w:tcBorders>
          </w:tcPr>
          <w:p w14:paraId="298F53FF" w14:textId="77777777" w:rsidR="00C112D0" w:rsidRPr="00AA6956" w:rsidRDefault="00C112D0" w:rsidP="00C112D0">
            <w:pPr>
              <w:pStyle w:val="acctfourfigures"/>
              <w:tabs>
                <w:tab w:val="clear" w:pos="765"/>
                <w:tab w:val="decimal" w:pos="1130"/>
              </w:tabs>
              <w:spacing w:line="240" w:lineRule="exact"/>
              <w:rPr>
                <w:rFonts w:cs="Times New Roman"/>
                <w:sz w:val="18"/>
                <w:szCs w:val="18"/>
              </w:rPr>
            </w:pPr>
          </w:p>
        </w:tc>
        <w:tc>
          <w:tcPr>
            <w:tcW w:w="229" w:type="dxa"/>
          </w:tcPr>
          <w:p w14:paraId="7A9634A0" w14:textId="77777777" w:rsidR="00C112D0" w:rsidRPr="00AA6956" w:rsidRDefault="00C112D0" w:rsidP="00C112D0">
            <w:pPr>
              <w:pStyle w:val="acctfourfigures"/>
              <w:tabs>
                <w:tab w:val="clear" w:pos="765"/>
                <w:tab w:val="decimal" w:pos="1130"/>
              </w:tabs>
              <w:spacing w:line="240" w:lineRule="exact"/>
              <w:rPr>
                <w:rFonts w:cs="Times New Roman"/>
                <w:b/>
                <w:bCs/>
                <w:sz w:val="18"/>
                <w:szCs w:val="18"/>
              </w:rPr>
            </w:pPr>
          </w:p>
        </w:tc>
        <w:tc>
          <w:tcPr>
            <w:tcW w:w="1391" w:type="dxa"/>
            <w:tcBorders>
              <w:top w:val="single" w:sz="4" w:space="0" w:color="auto"/>
            </w:tcBorders>
          </w:tcPr>
          <w:p w14:paraId="6F6DD9E7" w14:textId="77777777" w:rsidR="00C112D0" w:rsidRPr="00AA6956" w:rsidRDefault="00C112D0" w:rsidP="00C112D0">
            <w:pPr>
              <w:tabs>
                <w:tab w:val="decimal" w:pos="1130"/>
              </w:tabs>
              <w:rPr>
                <w:rFonts w:cs="Times New Roman"/>
                <w:sz w:val="18"/>
                <w:szCs w:val="18"/>
              </w:rPr>
            </w:pPr>
          </w:p>
        </w:tc>
        <w:tc>
          <w:tcPr>
            <w:tcW w:w="181" w:type="dxa"/>
          </w:tcPr>
          <w:p w14:paraId="644D75D1" w14:textId="77777777" w:rsidR="00C112D0" w:rsidRPr="00AA6956" w:rsidRDefault="00C112D0" w:rsidP="00C112D0">
            <w:pPr>
              <w:pStyle w:val="acctfourfigures"/>
              <w:tabs>
                <w:tab w:val="clear" w:pos="765"/>
                <w:tab w:val="decimal" w:pos="1130"/>
              </w:tabs>
              <w:spacing w:line="240" w:lineRule="exact"/>
              <w:rPr>
                <w:rFonts w:cs="Times New Roman"/>
                <w:b/>
                <w:bCs/>
                <w:sz w:val="18"/>
                <w:szCs w:val="18"/>
              </w:rPr>
            </w:pPr>
          </w:p>
        </w:tc>
        <w:tc>
          <w:tcPr>
            <w:tcW w:w="1349" w:type="dxa"/>
            <w:tcBorders>
              <w:top w:val="single" w:sz="4" w:space="0" w:color="auto"/>
            </w:tcBorders>
          </w:tcPr>
          <w:p w14:paraId="0AADB95B" w14:textId="77777777" w:rsidR="00C112D0" w:rsidRPr="00AA6956" w:rsidRDefault="00C112D0" w:rsidP="00C112D0">
            <w:pPr>
              <w:pStyle w:val="acctfourfigures"/>
              <w:tabs>
                <w:tab w:val="clear" w:pos="765"/>
                <w:tab w:val="decimal" w:pos="1130"/>
              </w:tabs>
              <w:spacing w:line="240" w:lineRule="exact"/>
              <w:rPr>
                <w:rFonts w:cs="Times New Roman"/>
                <w:sz w:val="18"/>
                <w:szCs w:val="18"/>
              </w:rPr>
            </w:pPr>
          </w:p>
        </w:tc>
      </w:tr>
      <w:tr w:rsidR="00C112D0" w:rsidRPr="006456CE" w14:paraId="51CFA41A" w14:textId="77777777" w:rsidTr="00766B60">
        <w:tc>
          <w:tcPr>
            <w:tcW w:w="3157" w:type="dxa"/>
            <w:vAlign w:val="bottom"/>
          </w:tcPr>
          <w:p w14:paraId="3E2F8BEA" w14:textId="77777777" w:rsidR="00C112D0" w:rsidRPr="001052EF" w:rsidRDefault="00C112D0" w:rsidP="00C112D0">
            <w:pPr>
              <w:spacing w:line="240" w:lineRule="exact"/>
              <w:ind w:left="-70" w:right="-126"/>
              <w:rPr>
                <w:rFonts w:cs="Times New Roman"/>
                <w:b/>
                <w:bCs/>
                <w:szCs w:val="22"/>
              </w:rPr>
            </w:pPr>
            <w:r w:rsidRPr="001052EF">
              <w:rPr>
                <w:rFonts w:cs="Times New Roman"/>
                <w:b/>
                <w:bCs/>
                <w:szCs w:val="22"/>
              </w:rPr>
              <w:t>Net</w:t>
            </w:r>
          </w:p>
        </w:tc>
        <w:tc>
          <w:tcPr>
            <w:tcW w:w="1258" w:type="dxa"/>
            <w:tcBorders>
              <w:bottom w:val="double" w:sz="4" w:space="0" w:color="auto"/>
            </w:tcBorders>
          </w:tcPr>
          <w:p w14:paraId="41176E1E" w14:textId="77777777" w:rsidR="00C112D0" w:rsidRPr="001052EF" w:rsidRDefault="00C112D0" w:rsidP="00C112D0">
            <w:pPr>
              <w:pStyle w:val="acctfourfigures"/>
              <w:tabs>
                <w:tab w:val="clear" w:pos="765"/>
                <w:tab w:val="decimal" w:pos="1093"/>
              </w:tabs>
              <w:spacing w:line="240" w:lineRule="exact"/>
              <w:ind w:right="-347"/>
              <w:rPr>
                <w:rFonts w:cs="Times New Roman"/>
                <w:b/>
                <w:bCs/>
                <w:szCs w:val="22"/>
              </w:rPr>
            </w:pPr>
            <w:r w:rsidRPr="001052EF">
              <w:rPr>
                <w:rFonts w:cs="Times New Roman"/>
                <w:b/>
                <w:bCs/>
                <w:szCs w:val="22"/>
              </w:rPr>
              <w:t>211,505</w:t>
            </w:r>
          </w:p>
        </w:tc>
        <w:tc>
          <w:tcPr>
            <w:tcW w:w="180" w:type="dxa"/>
            <w:vAlign w:val="bottom"/>
          </w:tcPr>
          <w:p w14:paraId="3AE85422" w14:textId="77777777" w:rsidR="00C112D0" w:rsidRPr="001052EF" w:rsidRDefault="00C112D0" w:rsidP="00C112D0">
            <w:pPr>
              <w:pStyle w:val="acctfourfigures"/>
              <w:tabs>
                <w:tab w:val="clear" w:pos="765"/>
                <w:tab w:val="decimal" w:pos="1130"/>
              </w:tabs>
              <w:spacing w:line="240" w:lineRule="exact"/>
              <w:rPr>
                <w:rFonts w:cs="Times New Roman"/>
                <w:b/>
                <w:bCs/>
                <w:szCs w:val="22"/>
              </w:rPr>
            </w:pPr>
          </w:p>
        </w:tc>
        <w:tc>
          <w:tcPr>
            <w:tcW w:w="1350" w:type="dxa"/>
            <w:tcBorders>
              <w:bottom w:val="double" w:sz="4" w:space="0" w:color="auto"/>
            </w:tcBorders>
          </w:tcPr>
          <w:p w14:paraId="7DF07104" w14:textId="25C2C1A8" w:rsidR="00C112D0" w:rsidRPr="001052EF" w:rsidRDefault="00C112D0" w:rsidP="00C112D0">
            <w:pPr>
              <w:pStyle w:val="acctfourfigures"/>
              <w:tabs>
                <w:tab w:val="clear" w:pos="765"/>
                <w:tab w:val="decimal" w:pos="1130"/>
              </w:tabs>
              <w:spacing w:line="240" w:lineRule="exact"/>
              <w:rPr>
                <w:rFonts w:cs="Times New Roman"/>
                <w:b/>
                <w:bCs/>
                <w:szCs w:val="22"/>
                <w:lang w:val="en-US"/>
              </w:rPr>
            </w:pPr>
            <w:r w:rsidRPr="00AA6956">
              <w:rPr>
                <w:rFonts w:cs="Times New Roman"/>
                <w:b/>
                <w:bCs/>
                <w:szCs w:val="22"/>
              </w:rPr>
              <w:t>(128,427)</w:t>
            </w:r>
          </w:p>
        </w:tc>
        <w:tc>
          <w:tcPr>
            <w:tcW w:w="229" w:type="dxa"/>
          </w:tcPr>
          <w:p w14:paraId="0C2CB066" w14:textId="77777777" w:rsidR="00C112D0" w:rsidRPr="001052EF" w:rsidRDefault="00C112D0" w:rsidP="00C112D0">
            <w:pPr>
              <w:pStyle w:val="acctfourfigures"/>
              <w:tabs>
                <w:tab w:val="clear" w:pos="765"/>
                <w:tab w:val="decimal" w:pos="1130"/>
              </w:tabs>
              <w:spacing w:line="240" w:lineRule="exact"/>
              <w:rPr>
                <w:rFonts w:cs="Times New Roman"/>
                <w:b/>
                <w:bCs/>
                <w:szCs w:val="22"/>
              </w:rPr>
            </w:pPr>
          </w:p>
        </w:tc>
        <w:tc>
          <w:tcPr>
            <w:tcW w:w="1391" w:type="dxa"/>
            <w:tcBorders>
              <w:bottom w:val="double" w:sz="4" w:space="0" w:color="auto"/>
            </w:tcBorders>
          </w:tcPr>
          <w:p w14:paraId="2977FBF8" w14:textId="3B8C0201" w:rsidR="00C112D0" w:rsidRPr="001052EF" w:rsidRDefault="00C112D0" w:rsidP="00C112D0">
            <w:pPr>
              <w:tabs>
                <w:tab w:val="decimal" w:pos="1130"/>
              </w:tabs>
              <w:rPr>
                <w:rFonts w:cs="Times New Roman"/>
                <w:b/>
                <w:bCs/>
                <w:szCs w:val="22"/>
              </w:rPr>
            </w:pPr>
            <w:r w:rsidRPr="00AA6956">
              <w:rPr>
                <w:rFonts w:cs="Times New Roman"/>
                <w:b/>
                <w:bCs/>
                <w:szCs w:val="22"/>
              </w:rPr>
              <w:t>(6,298)</w:t>
            </w:r>
          </w:p>
        </w:tc>
        <w:tc>
          <w:tcPr>
            <w:tcW w:w="181" w:type="dxa"/>
          </w:tcPr>
          <w:p w14:paraId="7B0A146F" w14:textId="77777777" w:rsidR="00C112D0" w:rsidRPr="001052EF" w:rsidRDefault="00C112D0" w:rsidP="00C112D0">
            <w:pPr>
              <w:pStyle w:val="acctfourfigures"/>
              <w:tabs>
                <w:tab w:val="clear" w:pos="765"/>
                <w:tab w:val="decimal" w:pos="1130"/>
              </w:tabs>
              <w:spacing w:line="240" w:lineRule="exact"/>
              <w:rPr>
                <w:rFonts w:cs="Times New Roman"/>
                <w:b/>
                <w:bCs/>
                <w:szCs w:val="22"/>
              </w:rPr>
            </w:pPr>
          </w:p>
        </w:tc>
        <w:tc>
          <w:tcPr>
            <w:tcW w:w="1349" w:type="dxa"/>
            <w:tcBorders>
              <w:bottom w:val="double" w:sz="4" w:space="0" w:color="auto"/>
            </w:tcBorders>
          </w:tcPr>
          <w:p w14:paraId="4CBEE122" w14:textId="0535AE25" w:rsidR="00C112D0" w:rsidRPr="001052EF" w:rsidRDefault="00C112D0" w:rsidP="00C112D0">
            <w:pPr>
              <w:pStyle w:val="acctfourfigures"/>
              <w:tabs>
                <w:tab w:val="clear" w:pos="765"/>
                <w:tab w:val="decimal" w:pos="1130"/>
              </w:tabs>
              <w:spacing w:line="240" w:lineRule="exact"/>
              <w:rPr>
                <w:rFonts w:cs="Times New Roman"/>
                <w:b/>
                <w:bCs/>
                <w:szCs w:val="22"/>
              </w:rPr>
            </w:pPr>
            <w:r w:rsidRPr="00AA6956">
              <w:rPr>
                <w:rFonts w:cs="Times New Roman"/>
                <w:b/>
                <w:bCs/>
                <w:szCs w:val="22"/>
              </w:rPr>
              <w:t>76,780</w:t>
            </w:r>
          </w:p>
        </w:tc>
      </w:tr>
    </w:tbl>
    <w:p w14:paraId="4C62061C" w14:textId="77777777" w:rsidR="00766B60" w:rsidRPr="00766B60" w:rsidRDefault="00766B60">
      <w:pPr>
        <w:rPr>
          <w:sz w:val="2"/>
          <w:szCs w:val="2"/>
        </w:rPr>
      </w:pPr>
    </w:p>
    <w:tbl>
      <w:tblPr>
        <w:tblW w:w="9101" w:type="dxa"/>
        <w:tblInd w:w="535" w:type="dxa"/>
        <w:tblLayout w:type="fixed"/>
        <w:tblCellMar>
          <w:left w:w="79" w:type="dxa"/>
          <w:right w:w="79" w:type="dxa"/>
        </w:tblCellMar>
        <w:tblLook w:val="04A0" w:firstRow="1" w:lastRow="0" w:firstColumn="1" w:lastColumn="0" w:noHBand="0" w:noVBand="1"/>
      </w:tblPr>
      <w:tblGrid>
        <w:gridCol w:w="3151"/>
        <w:gridCol w:w="1258"/>
        <w:gridCol w:w="180"/>
        <w:gridCol w:w="1350"/>
        <w:gridCol w:w="229"/>
        <w:gridCol w:w="1352"/>
        <w:gridCol w:w="229"/>
        <w:gridCol w:w="1352"/>
      </w:tblGrid>
      <w:tr w:rsidR="00ED5CCD" w:rsidRPr="006456CE" w14:paraId="695981BC" w14:textId="77777777" w:rsidTr="00766B60">
        <w:tc>
          <w:tcPr>
            <w:tcW w:w="3151" w:type="dxa"/>
            <w:vAlign w:val="bottom"/>
          </w:tcPr>
          <w:p w14:paraId="75B263E2" w14:textId="77777777" w:rsidR="00ED5CCD" w:rsidRPr="006456CE" w:rsidRDefault="00ED5CCD" w:rsidP="003023D6">
            <w:pPr>
              <w:spacing w:line="240" w:lineRule="atLeast"/>
              <w:ind w:right="-126"/>
              <w:rPr>
                <w:rFonts w:cs="Times New Roman"/>
                <w:b/>
                <w:bCs/>
                <w:i/>
                <w:iCs/>
                <w:szCs w:val="22"/>
              </w:rPr>
            </w:pPr>
          </w:p>
        </w:tc>
        <w:tc>
          <w:tcPr>
            <w:tcW w:w="5950" w:type="dxa"/>
            <w:gridSpan w:val="7"/>
            <w:vAlign w:val="bottom"/>
          </w:tcPr>
          <w:p w14:paraId="57AED621"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7A34AE">
              <w:rPr>
                <w:rFonts w:cs="Times New Roman"/>
                <w:b/>
                <w:bCs/>
                <w:szCs w:val="22"/>
              </w:rPr>
              <w:t>The Bank</w:t>
            </w:r>
          </w:p>
        </w:tc>
      </w:tr>
      <w:tr w:rsidR="0008183D" w:rsidRPr="006456CE" w14:paraId="417A5DFE" w14:textId="77777777" w:rsidTr="00766B60">
        <w:tc>
          <w:tcPr>
            <w:tcW w:w="3151" w:type="dxa"/>
            <w:vAlign w:val="bottom"/>
          </w:tcPr>
          <w:p w14:paraId="29D2E9A8" w14:textId="77777777" w:rsidR="0008183D" w:rsidRPr="006456CE" w:rsidRDefault="0008183D" w:rsidP="0008183D">
            <w:pPr>
              <w:spacing w:line="240" w:lineRule="atLeast"/>
              <w:ind w:right="-126"/>
              <w:rPr>
                <w:rFonts w:cs="Times New Roman"/>
                <w:b/>
                <w:bCs/>
                <w:i/>
                <w:iCs/>
                <w:szCs w:val="22"/>
              </w:rPr>
            </w:pPr>
          </w:p>
        </w:tc>
        <w:tc>
          <w:tcPr>
            <w:tcW w:w="1258" w:type="dxa"/>
            <w:vAlign w:val="bottom"/>
          </w:tcPr>
          <w:p w14:paraId="1B5A9C23" w14:textId="77777777" w:rsidR="0008183D" w:rsidRPr="006456CE" w:rsidRDefault="0008183D" w:rsidP="0008183D">
            <w:pPr>
              <w:pStyle w:val="acctfourfigures"/>
              <w:tabs>
                <w:tab w:val="clear" w:pos="765"/>
              </w:tabs>
              <w:spacing w:line="240" w:lineRule="atLeast"/>
              <w:ind w:right="11"/>
              <w:jc w:val="center"/>
              <w:rPr>
                <w:rFonts w:cs="Times New Roman"/>
                <w:szCs w:val="22"/>
              </w:rPr>
            </w:pPr>
          </w:p>
        </w:tc>
        <w:tc>
          <w:tcPr>
            <w:tcW w:w="180" w:type="dxa"/>
            <w:vAlign w:val="bottom"/>
          </w:tcPr>
          <w:p w14:paraId="7E24B6D7" w14:textId="77777777" w:rsidR="0008183D" w:rsidRPr="006456CE" w:rsidRDefault="0008183D" w:rsidP="0008183D">
            <w:pPr>
              <w:pStyle w:val="acctfourfigures"/>
              <w:tabs>
                <w:tab w:val="clear" w:pos="765"/>
              </w:tabs>
              <w:spacing w:line="240" w:lineRule="atLeast"/>
              <w:jc w:val="center"/>
              <w:rPr>
                <w:rFonts w:cs="Times New Roman"/>
                <w:szCs w:val="22"/>
              </w:rPr>
            </w:pPr>
          </w:p>
        </w:tc>
        <w:tc>
          <w:tcPr>
            <w:tcW w:w="2931" w:type="dxa"/>
            <w:gridSpan w:val="3"/>
            <w:tcBorders>
              <w:bottom w:val="single" w:sz="4" w:space="0" w:color="auto"/>
            </w:tcBorders>
            <w:vAlign w:val="bottom"/>
          </w:tcPr>
          <w:p w14:paraId="618744EC" w14:textId="6A104103" w:rsidR="0008183D" w:rsidRPr="006456CE" w:rsidRDefault="0008183D" w:rsidP="0008183D">
            <w:pPr>
              <w:pStyle w:val="acctfourfigures"/>
              <w:tabs>
                <w:tab w:val="clear" w:pos="765"/>
              </w:tabs>
              <w:spacing w:line="240" w:lineRule="atLeast"/>
              <w:jc w:val="center"/>
              <w:rPr>
                <w:rFonts w:cs="Times New Roman"/>
                <w:szCs w:val="22"/>
              </w:rPr>
            </w:pPr>
            <w:r>
              <w:rPr>
                <w:rFonts w:cs="Times New Roman"/>
                <w:szCs w:val="22"/>
              </w:rPr>
              <w:t>C</w:t>
            </w:r>
            <w:r w:rsidRPr="006456CE">
              <w:rPr>
                <w:rFonts w:cs="Times New Roman"/>
                <w:szCs w:val="22"/>
              </w:rPr>
              <w:t>redited</w:t>
            </w:r>
            <w:r>
              <w:rPr>
                <w:rFonts w:cs="Times New Roman"/>
                <w:szCs w:val="22"/>
              </w:rPr>
              <w:t xml:space="preserve"> / </w:t>
            </w:r>
            <w:r w:rsidRPr="006456CE">
              <w:rPr>
                <w:rFonts w:cs="Times New Roman"/>
                <w:szCs w:val="22"/>
              </w:rPr>
              <w:t>(</w:t>
            </w:r>
            <w:r>
              <w:rPr>
                <w:rFonts w:cs="Times New Roman"/>
                <w:szCs w:val="22"/>
              </w:rPr>
              <w:t>c</w:t>
            </w:r>
            <w:r w:rsidRPr="006456CE">
              <w:rPr>
                <w:rFonts w:cs="Times New Roman"/>
                <w:szCs w:val="22"/>
              </w:rPr>
              <w:t>harged) to:</w:t>
            </w:r>
          </w:p>
        </w:tc>
        <w:tc>
          <w:tcPr>
            <w:tcW w:w="229" w:type="dxa"/>
            <w:vAlign w:val="bottom"/>
          </w:tcPr>
          <w:p w14:paraId="1D6C0474" w14:textId="77777777" w:rsidR="0008183D" w:rsidRPr="006456CE" w:rsidRDefault="0008183D" w:rsidP="0008183D">
            <w:pPr>
              <w:pStyle w:val="acctfourfigures"/>
              <w:tabs>
                <w:tab w:val="clear" w:pos="765"/>
              </w:tabs>
              <w:spacing w:line="240" w:lineRule="atLeast"/>
              <w:jc w:val="center"/>
              <w:rPr>
                <w:rFonts w:cs="Times New Roman"/>
                <w:szCs w:val="22"/>
              </w:rPr>
            </w:pPr>
          </w:p>
        </w:tc>
        <w:tc>
          <w:tcPr>
            <w:tcW w:w="1352" w:type="dxa"/>
            <w:vAlign w:val="bottom"/>
          </w:tcPr>
          <w:p w14:paraId="53F38D23" w14:textId="77777777" w:rsidR="0008183D" w:rsidRPr="006456CE" w:rsidRDefault="0008183D" w:rsidP="0008183D">
            <w:pPr>
              <w:pStyle w:val="acctfourfigures"/>
              <w:tabs>
                <w:tab w:val="clear" w:pos="765"/>
              </w:tabs>
              <w:spacing w:line="240" w:lineRule="atLeast"/>
              <w:ind w:right="11"/>
              <w:jc w:val="center"/>
              <w:rPr>
                <w:rFonts w:cs="Times New Roman"/>
                <w:szCs w:val="22"/>
              </w:rPr>
            </w:pPr>
          </w:p>
        </w:tc>
      </w:tr>
      <w:tr w:rsidR="0008183D" w:rsidRPr="006456CE" w14:paraId="4578866B" w14:textId="77777777" w:rsidTr="00766B60">
        <w:tc>
          <w:tcPr>
            <w:tcW w:w="3151" w:type="dxa"/>
            <w:vAlign w:val="bottom"/>
          </w:tcPr>
          <w:p w14:paraId="0E74B0CB" w14:textId="77777777" w:rsidR="0008183D" w:rsidRPr="006456CE" w:rsidRDefault="0008183D" w:rsidP="0008183D">
            <w:pPr>
              <w:spacing w:line="240" w:lineRule="atLeast"/>
              <w:ind w:right="-126"/>
              <w:rPr>
                <w:rFonts w:cs="Times New Roman"/>
                <w:b/>
                <w:bCs/>
                <w:i/>
                <w:iCs/>
                <w:szCs w:val="22"/>
              </w:rPr>
            </w:pPr>
          </w:p>
        </w:tc>
        <w:tc>
          <w:tcPr>
            <w:tcW w:w="1258" w:type="dxa"/>
            <w:vAlign w:val="bottom"/>
          </w:tcPr>
          <w:p w14:paraId="2DAF1538" w14:textId="77777777" w:rsidR="0008183D" w:rsidRPr="00EC65EE" w:rsidRDefault="0008183D" w:rsidP="0008183D">
            <w:pPr>
              <w:pStyle w:val="acctfourfigures"/>
              <w:tabs>
                <w:tab w:val="clear" w:pos="765"/>
              </w:tabs>
              <w:spacing w:line="240" w:lineRule="atLeast"/>
              <w:ind w:left="41"/>
              <w:jc w:val="center"/>
              <w:rPr>
                <w:rFonts w:cs="Times New Roman"/>
                <w:szCs w:val="22"/>
              </w:rPr>
            </w:pPr>
            <w:r w:rsidRPr="00EC65EE">
              <w:rPr>
                <w:rFonts w:cs="Times New Roman"/>
                <w:szCs w:val="22"/>
              </w:rPr>
              <w:t xml:space="preserve">At </w:t>
            </w:r>
          </w:p>
          <w:p w14:paraId="30CDC509" w14:textId="77777777" w:rsidR="0008183D" w:rsidRPr="00EC65EE" w:rsidRDefault="0008183D" w:rsidP="0008183D">
            <w:pPr>
              <w:pStyle w:val="acctfourfigures"/>
              <w:tabs>
                <w:tab w:val="clear" w:pos="765"/>
              </w:tabs>
              <w:spacing w:line="240" w:lineRule="atLeast"/>
              <w:ind w:left="41"/>
              <w:jc w:val="center"/>
              <w:rPr>
                <w:rFonts w:cs="Times New Roman"/>
                <w:szCs w:val="22"/>
              </w:rPr>
            </w:pPr>
            <w:r w:rsidRPr="00EC65EE">
              <w:rPr>
                <w:rFonts w:cs="Times New Roman"/>
                <w:szCs w:val="22"/>
              </w:rPr>
              <w:t>1 January</w:t>
            </w:r>
          </w:p>
          <w:p w14:paraId="610CACE1" w14:textId="028163D5" w:rsidR="0008183D" w:rsidRPr="006456CE" w:rsidRDefault="0008183D" w:rsidP="0008183D">
            <w:pPr>
              <w:pStyle w:val="acctfourfigures"/>
              <w:tabs>
                <w:tab w:val="clear" w:pos="765"/>
              </w:tabs>
              <w:spacing w:line="240" w:lineRule="atLeast"/>
              <w:ind w:right="11"/>
              <w:jc w:val="center"/>
              <w:rPr>
                <w:rFonts w:cs="Times New Roman"/>
                <w:szCs w:val="22"/>
              </w:rPr>
            </w:pPr>
            <w:r w:rsidRPr="00EC65EE">
              <w:rPr>
                <w:rFonts w:cs="Times New Roman"/>
                <w:szCs w:val="22"/>
              </w:rPr>
              <w:t>202</w:t>
            </w:r>
            <w:r>
              <w:rPr>
                <w:rFonts w:cs="Times New Roman"/>
                <w:szCs w:val="22"/>
              </w:rPr>
              <w:t>5</w:t>
            </w:r>
          </w:p>
        </w:tc>
        <w:tc>
          <w:tcPr>
            <w:tcW w:w="180" w:type="dxa"/>
            <w:vAlign w:val="bottom"/>
          </w:tcPr>
          <w:p w14:paraId="3E511FEF" w14:textId="77777777" w:rsidR="0008183D" w:rsidRPr="006456CE" w:rsidRDefault="0008183D" w:rsidP="0008183D">
            <w:pPr>
              <w:pStyle w:val="acctfourfigures"/>
              <w:tabs>
                <w:tab w:val="clear" w:pos="765"/>
              </w:tabs>
              <w:spacing w:line="240" w:lineRule="atLeast"/>
              <w:jc w:val="center"/>
              <w:rPr>
                <w:rFonts w:cs="Times New Roman"/>
                <w:szCs w:val="22"/>
              </w:rPr>
            </w:pPr>
          </w:p>
        </w:tc>
        <w:tc>
          <w:tcPr>
            <w:tcW w:w="1350" w:type="dxa"/>
            <w:tcBorders>
              <w:top w:val="single" w:sz="4" w:space="0" w:color="auto"/>
            </w:tcBorders>
            <w:vAlign w:val="bottom"/>
          </w:tcPr>
          <w:p w14:paraId="4942F8C1" w14:textId="77777777" w:rsidR="0008183D" w:rsidRPr="006456CE" w:rsidRDefault="0008183D" w:rsidP="0008183D">
            <w:pPr>
              <w:pStyle w:val="acctfourfigures"/>
              <w:tabs>
                <w:tab w:val="clear" w:pos="765"/>
              </w:tabs>
              <w:spacing w:line="240" w:lineRule="atLeast"/>
              <w:ind w:right="11"/>
              <w:jc w:val="center"/>
              <w:rPr>
                <w:rFonts w:cs="Times New Roman"/>
                <w:szCs w:val="22"/>
              </w:rPr>
            </w:pPr>
            <w:r w:rsidRPr="006456CE">
              <w:rPr>
                <w:rFonts w:cs="Times New Roman"/>
                <w:szCs w:val="22"/>
              </w:rPr>
              <w:t xml:space="preserve">Profit </w:t>
            </w:r>
          </w:p>
          <w:p w14:paraId="294DD14B" w14:textId="77777777" w:rsidR="0008183D" w:rsidRPr="006456CE" w:rsidRDefault="0008183D" w:rsidP="0008183D">
            <w:pPr>
              <w:pStyle w:val="acctfourfigures"/>
              <w:tabs>
                <w:tab w:val="clear" w:pos="765"/>
              </w:tabs>
              <w:spacing w:line="240" w:lineRule="atLeast"/>
              <w:ind w:right="11"/>
              <w:jc w:val="center"/>
              <w:rPr>
                <w:rFonts w:cs="Times New Roman"/>
                <w:szCs w:val="22"/>
              </w:rPr>
            </w:pPr>
            <w:r w:rsidRPr="006456CE">
              <w:rPr>
                <w:rFonts w:cs="Times New Roman"/>
                <w:szCs w:val="22"/>
              </w:rPr>
              <w:t>or loss</w:t>
            </w:r>
          </w:p>
        </w:tc>
        <w:tc>
          <w:tcPr>
            <w:tcW w:w="229" w:type="dxa"/>
          </w:tcPr>
          <w:p w14:paraId="2962E12C" w14:textId="77777777" w:rsidR="0008183D" w:rsidRPr="006456CE" w:rsidRDefault="0008183D" w:rsidP="0008183D">
            <w:pPr>
              <w:pStyle w:val="acctfourfigures"/>
              <w:tabs>
                <w:tab w:val="clear" w:pos="765"/>
              </w:tabs>
              <w:spacing w:line="240" w:lineRule="atLeast"/>
              <w:jc w:val="center"/>
              <w:rPr>
                <w:rFonts w:cs="Times New Roman"/>
                <w:szCs w:val="22"/>
              </w:rPr>
            </w:pPr>
          </w:p>
        </w:tc>
        <w:tc>
          <w:tcPr>
            <w:tcW w:w="1352" w:type="dxa"/>
          </w:tcPr>
          <w:p w14:paraId="51650DEE" w14:textId="77777777" w:rsidR="0008183D" w:rsidRPr="00EC65EE" w:rsidRDefault="0008183D" w:rsidP="0008183D">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229" w:type="dxa"/>
            <w:vAlign w:val="bottom"/>
          </w:tcPr>
          <w:p w14:paraId="2CD43F1A" w14:textId="77777777" w:rsidR="0008183D" w:rsidRPr="006456CE" w:rsidRDefault="0008183D" w:rsidP="0008183D">
            <w:pPr>
              <w:pStyle w:val="acctfourfigures"/>
              <w:tabs>
                <w:tab w:val="clear" w:pos="765"/>
              </w:tabs>
              <w:spacing w:line="240" w:lineRule="atLeast"/>
              <w:jc w:val="center"/>
              <w:rPr>
                <w:rFonts w:cs="Times New Roman"/>
                <w:szCs w:val="22"/>
              </w:rPr>
            </w:pPr>
          </w:p>
        </w:tc>
        <w:tc>
          <w:tcPr>
            <w:tcW w:w="1352" w:type="dxa"/>
            <w:vAlign w:val="bottom"/>
          </w:tcPr>
          <w:p w14:paraId="6585818A" w14:textId="77777777" w:rsidR="0008183D" w:rsidRPr="00EC65EE" w:rsidRDefault="0008183D" w:rsidP="0008183D">
            <w:pPr>
              <w:pStyle w:val="acctfourfigures"/>
              <w:tabs>
                <w:tab w:val="clear" w:pos="765"/>
              </w:tabs>
              <w:spacing w:line="240" w:lineRule="atLeast"/>
              <w:ind w:left="-79" w:right="-79"/>
              <w:jc w:val="center"/>
              <w:rPr>
                <w:rFonts w:cs="Times New Roman"/>
                <w:szCs w:val="22"/>
              </w:rPr>
            </w:pPr>
            <w:r w:rsidRPr="00EC65EE">
              <w:rPr>
                <w:rFonts w:cs="Times New Roman"/>
                <w:szCs w:val="22"/>
              </w:rPr>
              <w:t xml:space="preserve">At </w:t>
            </w:r>
          </w:p>
          <w:p w14:paraId="4DC774B5" w14:textId="36BF54D4" w:rsidR="0008183D" w:rsidRPr="00EC65EE" w:rsidRDefault="0008183D" w:rsidP="0008183D">
            <w:pPr>
              <w:pStyle w:val="acctfourfigures"/>
              <w:tabs>
                <w:tab w:val="clear" w:pos="765"/>
              </w:tabs>
              <w:spacing w:line="240" w:lineRule="atLeast"/>
              <w:ind w:left="-79" w:right="-79"/>
              <w:jc w:val="center"/>
              <w:rPr>
                <w:rFonts w:cs="Times New Roman"/>
                <w:szCs w:val="22"/>
              </w:rPr>
            </w:pPr>
            <w:r w:rsidRPr="00EC65EE">
              <w:rPr>
                <w:rFonts w:cs="Times New Roman"/>
                <w:szCs w:val="22"/>
              </w:rPr>
              <w:t>3</w:t>
            </w:r>
            <w:r>
              <w:rPr>
                <w:rFonts w:cs="Times New Roman"/>
                <w:szCs w:val="22"/>
              </w:rPr>
              <w:t xml:space="preserve">0 June </w:t>
            </w:r>
          </w:p>
          <w:p w14:paraId="77D51AF8" w14:textId="5E320D4D" w:rsidR="0008183D" w:rsidRPr="006456CE" w:rsidRDefault="0008183D" w:rsidP="0008183D">
            <w:pPr>
              <w:pStyle w:val="acctfourfigures"/>
              <w:tabs>
                <w:tab w:val="clear" w:pos="765"/>
              </w:tabs>
              <w:spacing w:line="240" w:lineRule="atLeast"/>
              <w:ind w:right="11"/>
              <w:jc w:val="center"/>
              <w:rPr>
                <w:rFonts w:cs="Times New Roman"/>
                <w:szCs w:val="22"/>
              </w:rPr>
            </w:pPr>
            <w:r w:rsidRPr="00EC65EE">
              <w:rPr>
                <w:rFonts w:cs="Times New Roman"/>
                <w:szCs w:val="22"/>
              </w:rPr>
              <w:t>202</w:t>
            </w:r>
            <w:r>
              <w:rPr>
                <w:rFonts w:cs="Times New Roman"/>
                <w:szCs w:val="22"/>
              </w:rPr>
              <w:t>5</w:t>
            </w:r>
          </w:p>
        </w:tc>
      </w:tr>
      <w:tr w:rsidR="0008183D" w:rsidRPr="006456CE" w14:paraId="7443F63F" w14:textId="77777777" w:rsidTr="00766B60">
        <w:tc>
          <w:tcPr>
            <w:tcW w:w="3151" w:type="dxa"/>
            <w:vAlign w:val="bottom"/>
          </w:tcPr>
          <w:p w14:paraId="3BC9871F" w14:textId="77777777" w:rsidR="0008183D" w:rsidRPr="006456CE" w:rsidRDefault="0008183D" w:rsidP="0008183D">
            <w:pPr>
              <w:spacing w:line="240" w:lineRule="atLeast"/>
              <w:ind w:right="-126"/>
              <w:rPr>
                <w:rFonts w:cs="Times New Roman"/>
                <w:b/>
                <w:bCs/>
                <w:i/>
                <w:iCs/>
                <w:szCs w:val="22"/>
              </w:rPr>
            </w:pPr>
          </w:p>
        </w:tc>
        <w:tc>
          <w:tcPr>
            <w:tcW w:w="1258" w:type="dxa"/>
            <w:vAlign w:val="bottom"/>
          </w:tcPr>
          <w:p w14:paraId="3D517858" w14:textId="77777777" w:rsidR="0008183D" w:rsidRPr="006456CE" w:rsidRDefault="0008183D" w:rsidP="0008183D">
            <w:pPr>
              <w:tabs>
                <w:tab w:val="decimal" w:pos="938"/>
              </w:tabs>
              <w:spacing w:line="240" w:lineRule="atLeast"/>
              <w:rPr>
                <w:rFonts w:cs="Times New Roman"/>
                <w:szCs w:val="22"/>
                <w:lang w:bidi="th-TH"/>
              </w:rPr>
            </w:pPr>
          </w:p>
        </w:tc>
        <w:tc>
          <w:tcPr>
            <w:tcW w:w="180" w:type="dxa"/>
            <w:vAlign w:val="bottom"/>
          </w:tcPr>
          <w:p w14:paraId="798297C4" w14:textId="77777777" w:rsidR="0008183D" w:rsidRPr="006456CE" w:rsidRDefault="0008183D" w:rsidP="0008183D">
            <w:pPr>
              <w:pStyle w:val="acctfourfigures"/>
              <w:tabs>
                <w:tab w:val="clear" w:pos="765"/>
                <w:tab w:val="decimal" w:pos="938"/>
              </w:tabs>
              <w:spacing w:line="240" w:lineRule="atLeast"/>
              <w:rPr>
                <w:rFonts w:cs="Times New Roman"/>
                <w:szCs w:val="22"/>
              </w:rPr>
            </w:pPr>
          </w:p>
        </w:tc>
        <w:tc>
          <w:tcPr>
            <w:tcW w:w="2931" w:type="dxa"/>
            <w:gridSpan w:val="3"/>
            <w:vAlign w:val="bottom"/>
          </w:tcPr>
          <w:p w14:paraId="22052534" w14:textId="49753C04" w:rsidR="0008183D" w:rsidRPr="006456CE" w:rsidRDefault="0008183D" w:rsidP="0008183D">
            <w:pPr>
              <w:pStyle w:val="acctfourfigures"/>
              <w:tabs>
                <w:tab w:val="clear" w:pos="765"/>
              </w:tabs>
              <w:spacing w:line="240" w:lineRule="atLeast"/>
              <w:jc w:val="center"/>
              <w:rPr>
                <w:rFonts w:cs="Times New Roman"/>
                <w:szCs w:val="22"/>
              </w:rPr>
            </w:pPr>
            <w:r w:rsidRPr="006456CE">
              <w:rPr>
                <w:rFonts w:cs="Times New Roman"/>
                <w:i/>
                <w:iCs/>
                <w:szCs w:val="22"/>
              </w:rPr>
              <w:t xml:space="preserve">(note </w:t>
            </w:r>
            <w:r>
              <w:rPr>
                <w:rFonts w:cs="Times New Roman"/>
                <w:i/>
                <w:iCs/>
                <w:szCs w:val="22"/>
              </w:rPr>
              <w:t>41</w:t>
            </w:r>
            <w:r w:rsidRPr="006456CE">
              <w:rPr>
                <w:rFonts w:cs="Times New Roman"/>
                <w:i/>
                <w:iCs/>
                <w:szCs w:val="22"/>
              </w:rPr>
              <w:t>)</w:t>
            </w:r>
          </w:p>
        </w:tc>
        <w:tc>
          <w:tcPr>
            <w:tcW w:w="229" w:type="dxa"/>
            <w:vAlign w:val="bottom"/>
          </w:tcPr>
          <w:p w14:paraId="3A70FE0E" w14:textId="77777777" w:rsidR="0008183D" w:rsidRPr="006456CE" w:rsidRDefault="0008183D" w:rsidP="0008183D">
            <w:pPr>
              <w:pStyle w:val="acctfourfigures"/>
              <w:tabs>
                <w:tab w:val="clear" w:pos="765"/>
                <w:tab w:val="decimal" w:pos="1028"/>
              </w:tabs>
              <w:spacing w:line="240" w:lineRule="atLeast"/>
              <w:rPr>
                <w:rFonts w:cs="Times New Roman"/>
                <w:szCs w:val="22"/>
              </w:rPr>
            </w:pPr>
          </w:p>
        </w:tc>
        <w:tc>
          <w:tcPr>
            <w:tcW w:w="1352" w:type="dxa"/>
            <w:vAlign w:val="bottom"/>
          </w:tcPr>
          <w:p w14:paraId="1BCF217A" w14:textId="77777777" w:rsidR="0008183D" w:rsidRPr="006456CE" w:rsidRDefault="0008183D" w:rsidP="0008183D">
            <w:pPr>
              <w:pStyle w:val="acctfourfigures"/>
              <w:tabs>
                <w:tab w:val="clear" w:pos="765"/>
                <w:tab w:val="decimal" w:pos="1028"/>
              </w:tabs>
              <w:spacing w:line="240" w:lineRule="atLeast"/>
              <w:ind w:right="11"/>
              <w:rPr>
                <w:rFonts w:cs="Times New Roman"/>
                <w:szCs w:val="22"/>
              </w:rPr>
            </w:pPr>
          </w:p>
        </w:tc>
      </w:tr>
      <w:tr w:rsidR="0008183D" w:rsidRPr="006456CE" w14:paraId="65E1D0C3" w14:textId="77777777" w:rsidTr="00766B60">
        <w:tc>
          <w:tcPr>
            <w:tcW w:w="3151" w:type="dxa"/>
            <w:vAlign w:val="bottom"/>
          </w:tcPr>
          <w:p w14:paraId="6E4AC02D" w14:textId="77777777" w:rsidR="0008183D" w:rsidRPr="006456CE" w:rsidRDefault="0008183D" w:rsidP="0008183D">
            <w:pPr>
              <w:spacing w:line="240" w:lineRule="atLeast"/>
              <w:ind w:right="-126"/>
              <w:rPr>
                <w:rFonts w:cs="Times New Roman"/>
                <w:b/>
                <w:bCs/>
                <w:i/>
                <w:iCs/>
                <w:szCs w:val="22"/>
              </w:rPr>
            </w:pPr>
          </w:p>
        </w:tc>
        <w:tc>
          <w:tcPr>
            <w:tcW w:w="5950" w:type="dxa"/>
            <w:gridSpan w:val="7"/>
            <w:vAlign w:val="bottom"/>
          </w:tcPr>
          <w:p w14:paraId="44BB70C3" w14:textId="77777777" w:rsidR="0008183D" w:rsidRPr="006456CE" w:rsidRDefault="0008183D" w:rsidP="0008183D">
            <w:pPr>
              <w:pStyle w:val="acctfourfigures"/>
              <w:tabs>
                <w:tab w:val="clear" w:pos="765"/>
              </w:tabs>
              <w:spacing w:line="240" w:lineRule="atLeast"/>
              <w:ind w:right="11"/>
              <w:jc w:val="center"/>
              <w:rPr>
                <w:rFonts w:cs="Times New Roman"/>
                <w:szCs w:val="22"/>
              </w:rPr>
            </w:pPr>
            <w:r w:rsidRPr="006456CE">
              <w:rPr>
                <w:rFonts w:cs="Times New Roman"/>
                <w:i/>
                <w:iCs/>
                <w:szCs w:val="22"/>
              </w:rPr>
              <w:t>(in thousand Baht)</w:t>
            </w:r>
          </w:p>
        </w:tc>
      </w:tr>
      <w:tr w:rsidR="0008183D" w:rsidRPr="006456CE" w14:paraId="72EE7D6B" w14:textId="77777777" w:rsidTr="00766B60">
        <w:tc>
          <w:tcPr>
            <w:tcW w:w="3151" w:type="dxa"/>
            <w:vAlign w:val="bottom"/>
          </w:tcPr>
          <w:p w14:paraId="2312C692" w14:textId="77777777" w:rsidR="0008183D" w:rsidRPr="00541C73" w:rsidRDefault="0008183D" w:rsidP="0008183D">
            <w:pPr>
              <w:spacing w:line="240" w:lineRule="atLeast"/>
              <w:ind w:left="-77" w:right="-126"/>
              <w:rPr>
                <w:rFonts w:cs="Times New Roman"/>
                <w:b/>
                <w:bCs/>
                <w:i/>
                <w:iCs/>
                <w:szCs w:val="22"/>
              </w:rPr>
            </w:pPr>
            <w:r w:rsidRPr="00541C73">
              <w:rPr>
                <w:rFonts w:cs="Times New Roman"/>
                <w:b/>
                <w:bCs/>
                <w:i/>
                <w:iCs/>
                <w:szCs w:val="22"/>
              </w:rPr>
              <w:t>Deferred tax assets</w:t>
            </w:r>
          </w:p>
        </w:tc>
        <w:tc>
          <w:tcPr>
            <w:tcW w:w="1258" w:type="dxa"/>
            <w:vAlign w:val="bottom"/>
          </w:tcPr>
          <w:p w14:paraId="2258A0F0" w14:textId="77777777" w:rsidR="0008183D" w:rsidRPr="00541C73" w:rsidRDefault="0008183D" w:rsidP="0008183D">
            <w:pPr>
              <w:tabs>
                <w:tab w:val="decimal" w:pos="938"/>
              </w:tabs>
              <w:spacing w:line="240" w:lineRule="atLeast"/>
              <w:rPr>
                <w:rFonts w:cs="Times New Roman"/>
                <w:szCs w:val="22"/>
                <w:lang w:bidi="th-TH"/>
              </w:rPr>
            </w:pPr>
          </w:p>
        </w:tc>
        <w:tc>
          <w:tcPr>
            <w:tcW w:w="180" w:type="dxa"/>
            <w:vAlign w:val="bottom"/>
          </w:tcPr>
          <w:p w14:paraId="3D22DF1F" w14:textId="77777777" w:rsidR="0008183D" w:rsidRPr="00541C73" w:rsidRDefault="0008183D" w:rsidP="0008183D">
            <w:pPr>
              <w:pStyle w:val="acctfourfigures"/>
              <w:tabs>
                <w:tab w:val="clear" w:pos="765"/>
                <w:tab w:val="decimal" w:pos="938"/>
              </w:tabs>
              <w:spacing w:line="240" w:lineRule="atLeast"/>
              <w:rPr>
                <w:rFonts w:cs="Times New Roman"/>
                <w:szCs w:val="22"/>
              </w:rPr>
            </w:pPr>
          </w:p>
        </w:tc>
        <w:tc>
          <w:tcPr>
            <w:tcW w:w="1350" w:type="dxa"/>
            <w:vAlign w:val="bottom"/>
          </w:tcPr>
          <w:p w14:paraId="7DD66A1F" w14:textId="77777777" w:rsidR="0008183D" w:rsidRPr="00541C73" w:rsidRDefault="0008183D" w:rsidP="0008183D">
            <w:pPr>
              <w:pStyle w:val="acctfourfigures"/>
              <w:tabs>
                <w:tab w:val="clear" w:pos="765"/>
                <w:tab w:val="decimal" w:pos="1028"/>
              </w:tabs>
              <w:spacing w:line="240" w:lineRule="atLeast"/>
              <w:ind w:right="11"/>
              <w:rPr>
                <w:rFonts w:cs="Times New Roman"/>
                <w:szCs w:val="22"/>
              </w:rPr>
            </w:pPr>
          </w:p>
        </w:tc>
        <w:tc>
          <w:tcPr>
            <w:tcW w:w="229" w:type="dxa"/>
          </w:tcPr>
          <w:p w14:paraId="25B21A81" w14:textId="77777777" w:rsidR="0008183D" w:rsidRPr="00541C73" w:rsidRDefault="0008183D" w:rsidP="0008183D">
            <w:pPr>
              <w:pStyle w:val="acctfourfigures"/>
              <w:tabs>
                <w:tab w:val="clear" w:pos="765"/>
                <w:tab w:val="decimal" w:pos="1028"/>
              </w:tabs>
              <w:spacing w:line="240" w:lineRule="atLeast"/>
              <w:rPr>
                <w:rFonts w:cs="Times New Roman"/>
                <w:szCs w:val="22"/>
              </w:rPr>
            </w:pPr>
          </w:p>
        </w:tc>
        <w:tc>
          <w:tcPr>
            <w:tcW w:w="1352" w:type="dxa"/>
          </w:tcPr>
          <w:p w14:paraId="3CAF886D" w14:textId="77777777" w:rsidR="0008183D" w:rsidRPr="00541C73" w:rsidRDefault="0008183D" w:rsidP="0008183D">
            <w:pPr>
              <w:pStyle w:val="acctfourfigures"/>
              <w:tabs>
                <w:tab w:val="clear" w:pos="765"/>
                <w:tab w:val="decimal" w:pos="1028"/>
              </w:tabs>
              <w:spacing w:line="240" w:lineRule="atLeast"/>
              <w:rPr>
                <w:rFonts w:cs="Times New Roman"/>
                <w:szCs w:val="22"/>
              </w:rPr>
            </w:pPr>
          </w:p>
        </w:tc>
        <w:tc>
          <w:tcPr>
            <w:tcW w:w="229" w:type="dxa"/>
            <w:vAlign w:val="bottom"/>
          </w:tcPr>
          <w:p w14:paraId="351194F7" w14:textId="77777777" w:rsidR="0008183D" w:rsidRPr="00541C73" w:rsidRDefault="0008183D" w:rsidP="0008183D">
            <w:pPr>
              <w:pStyle w:val="acctfourfigures"/>
              <w:tabs>
                <w:tab w:val="clear" w:pos="765"/>
                <w:tab w:val="decimal" w:pos="1028"/>
              </w:tabs>
              <w:spacing w:line="240" w:lineRule="atLeast"/>
              <w:rPr>
                <w:rFonts w:cs="Times New Roman"/>
                <w:szCs w:val="22"/>
              </w:rPr>
            </w:pPr>
          </w:p>
        </w:tc>
        <w:tc>
          <w:tcPr>
            <w:tcW w:w="1352" w:type="dxa"/>
            <w:vAlign w:val="bottom"/>
          </w:tcPr>
          <w:p w14:paraId="7E8C99A0" w14:textId="77777777" w:rsidR="0008183D" w:rsidRPr="00541C73" w:rsidRDefault="0008183D" w:rsidP="0008183D">
            <w:pPr>
              <w:pStyle w:val="acctfourfigures"/>
              <w:tabs>
                <w:tab w:val="clear" w:pos="765"/>
                <w:tab w:val="decimal" w:pos="1028"/>
              </w:tabs>
              <w:spacing w:line="240" w:lineRule="atLeast"/>
              <w:ind w:right="11"/>
              <w:rPr>
                <w:rFonts w:cs="Times New Roman"/>
                <w:szCs w:val="22"/>
              </w:rPr>
            </w:pPr>
          </w:p>
        </w:tc>
      </w:tr>
      <w:tr w:rsidR="0008183D" w:rsidRPr="006456CE" w14:paraId="24CCCF5D" w14:textId="77777777" w:rsidTr="00766B60">
        <w:tc>
          <w:tcPr>
            <w:tcW w:w="3151" w:type="dxa"/>
            <w:vAlign w:val="bottom"/>
          </w:tcPr>
          <w:p w14:paraId="424E5A19" w14:textId="77777777" w:rsidR="0008183D" w:rsidRPr="00541C73" w:rsidRDefault="0008183D" w:rsidP="0008183D">
            <w:pPr>
              <w:spacing w:line="240" w:lineRule="atLeast"/>
              <w:ind w:left="-77" w:right="-126"/>
              <w:rPr>
                <w:rFonts w:cs="Times New Roman"/>
                <w:szCs w:val="22"/>
              </w:rPr>
            </w:pPr>
            <w:r w:rsidRPr="00541C73">
              <w:rPr>
                <w:rFonts w:cs="Times New Roman"/>
                <w:szCs w:val="22"/>
              </w:rPr>
              <w:t>Investments</w:t>
            </w:r>
          </w:p>
        </w:tc>
        <w:tc>
          <w:tcPr>
            <w:tcW w:w="1258" w:type="dxa"/>
          </w:tcPr>
          <w:p w14:paraId="52E33E08" w14:textId="68ADCEA0" w:rsidR="0008183D" w:rsidRPr="00541C73" w:rsidRDefault="0008183D" w:rsidP="0008183D">
            <w:pPr>
              <w:pStyle w:val="acctfourfigures"/>
              <w:tabs>
                <w:tab w:val="clear" w:pos="765"/>
                <w:tab w:val="decimal" w:pos="1130"/>
              </w:tabs>
              <w:spacing w:line="240" w:lineRule="atLeast"/>
              <w:ind w:right="11"/>
              <w:rPr>
                <w:rFonts w:cs="Times New Roman"/>
                <w:szCs w:val="22"/>
              </w:rPr>
            </w:pPr>
            <w:r w:rsidRPr="00541C73">
              <w:rPr>
                <w:rFonts w:cs="Times New Roman"/>
                <w:szCs w:val="22"/>
              </w:rPr>
              <w:t>826</w:t>
            </w:r>
          </w:p>
        </w:tc>
        <w:tc>
          <w:tcPr>
            <w:tcW w:w="180" w:type="dxa"/>
            <w:vAlign w:val="bottom"/>
          </w:tcPr>
          <w:p w14:paraId="72CFA7A6" w14:textId="77777777" w:rsidR="0008183D" w:rsidRPr="00541C73" w:rsidRDefault="0008183D" w:rsidP="0008183D">
            <w:pPr>
              <w:pStyle w:val="acctfourfigures"/>
              <w:tabs>
                <w:tab w:val="clear" w:pos="765"/>
                <w:tab w:val="decimal" w:pos="1130"/>
              </w:tabs>
              <w:spacing w:line="240" w:lineRule="atLeast"/>
              <w:ind w:right="101"/>
              <w:rPr>
                <w:rFonts w:cs="Times New Roman"/>
                <w:szCs w:val="22"/>
              </w:rPr>
            </w:pPr>
          </w:p>
        </w:tc>
        <w:tc>
          <w:tcPr>
            <w:tcW w:w="1350" w:type="dxa"/>
          </w:tcPr>
          <w:p w14:paraId="235F76FB" w14:textId="0B648B70" w:rsidR="0008183D" w:rsidRPr="00AA6956" w:rsidRDefault="0008183D" w:rsidP="0008183D">
            <w:pPr>
              <w:pStyle w:val="acctfourfigures"/>
              <w:tabs>
                <w:tab w:val="clear" w:pos="765"/>
                <w:tab w:val="decimal" w:pos="1130"/>
              </w:tabs>
              <w:spacing w:line="240" w:lineRule="atLeast"/>
              <w:ind w:right="11"/>
              <w:rPr>
                <w:rFonts w:cs="Times New Roman"/>
                <w:szCs w:val="22"/>
                <w:lang w:val="en-US" w:bidi="th-TH"/>
              </w:rPr>
            </w:pPr>
            <w:r w:rsidRPr="00AA6956">
              <w:rPr>
                <w:rFonts w:cs="Times New Roman"/>
                <w:szCs w:val="22"/>
                <w:lang w:val="en-US" w:bidi="th-TH"/>
              </w:rPr>
              <w:t>10</w:t>
            </w:r>
          </w:p>
        </w:tc>
        <w:tc>
          <w:tcPr>
            <w:tcW w:w="229" w:type="dxa"/>
          </w:tcPr>
          <w:p w14:paraId="20642F69" w14:textId="77777777" w:rsidR="0008183D" w:rsidRPr="00541C73" w:rsidRDefault="0008183D" w:rsidP="0008183D">
            <w:pPr>
              <w:pStyle w:val="acctfourfigures"/>
              <w:tabs>
                <w:tab w:val="clear" w:pos="765"/>
                <w:tab w:val="decimal" w:pos="1130"/>
              </w:tabs>
              <w:spacing w:line="240" w:lineRule="atLeast"/>
              <w:ind w:right="101"/>
              <w:rPr>
                <w:rFonts w:cs="Times New Roman"/>
                <w:szCs w:val="22"/>
              </w:rPr>
            </w:pPr>
          </w:p>
        </w:tc>
        <w:tc>
          <w:tcPr>
            <w:tcW w:w="1352" w:type="dxa"/>
          </w:tcPr>
          <w:p w14:paraId="3E7B99C6" w14:textId="5F1837E7" w:rsidR="0008183D" w:rsidRPr="00541C73" w:rsidRDefault="0008183D" w:rsidP="0008183D">
            <w:pPr>
              <w:pStyle w:val="acctfourfigures"/>
              <w:tabs>
                <w:tab w:val="clear" w:pos="765"/>
                <w:tab w:val="decimal" w:pos="1130"/>
              </w:tabs>
              <w:spacing w:line="240" w:lineRule="atLeast"/>
              <w:ind w:right="11"/>
              <w:rPr>
                <w:rFonts w:cs="Times New Roman"/>
                <w:szCs w:val="22"/>
              </w:rPr>
            </w:pPr>
            <w:r w:rsidRPr="00AA6956">
              <w:rPr>
                <w:rFonts w:cs="Times New Roman"/>
                <w:szCs w:val="22"/>
              </w:rPr>
              <w:t>(41</w:t>
            </w:r>
            <w:r w:rsidR="005F5AF4">
              <w:rPr>
                <w:rFonts w:cs="Times New Roman"/>
                <w:szCs w:val="22"/>
              </w:rPr>
              <w:t>6</w:t>
            </w:r>
            <w:r w:rsidRPr="00AA6956">
              <w:rPr>
                <w:rFonts w:cs="Times New Roman"/>
                <w:szCs w:val="22"/>
              </w:rPr>
              <w:t>)</w:t>
            </w:r>
          </w:p>
        </w:tc>
        <w:tc>
          <w:tcPr>
            <w:tcW w:w="229" w:type="dxa"/>
            <w:vAlign w:val="bottom"/>
          </w:tcPr>
          <w:p w14:paraId="26C71779" w14:textId="77777777" w:rsidR="0008183D" w:rsidRPr="00541C73" w:rsidRDefault="0008183D" w:rsidP="0008183D">
            <w:pPr>
              <w:pStyle w:val="acctfourfigures"/>
              <w:tabs>
                <w:tab w:val="clear" w:pos="765"/>
                <w:tab w:val="decimal" w:pos="1130"/>
              </w:tabs>
              <w:spacing w:line="240" w:lineRule="atLeast"/>
              <w:ind w:right="101"/>
              <w:rPr>
                <w:rFonts w:cs="Times New Roman"/>
                <w:szCs w:val="22"/>
              </w:rPr>
            </w:pPr>
          </w:p>
        </w:tc>
        <w:tc>
          <w:tcPr>
            <w:tcW w:w="1352" w:type="dxa"/>
          </w:tcPr>
          <w:p w14:paraId="3EDC4EEE" w14:textId="3F258EDB" w:rsidR="0008183D" w:rsidRPr="00541C73" w:rsidRDefault="0008183D" w:rsidP="0008183D">
            <w:pPr>
              <w:pStyle w:val="acctfourfigures"/>
              <w:tabs>
                <w:tab w:val="clear" w:pos="765"/>
                <w:tab w:val="decimal" w:pos="1130"/>
              </w:tabs>
              <w:spacing w:line="240" w:lineRule="atLeast"/>
              <w:ind w:right="11"/>
              <w:rPr>
                <w:rFonts w:cs="Times New Roman"/>
                <w:szCs w:val="22"/>
              </w:rPr>
            </w:pPr>
            <w:r w:rsidRPr="00AA6956">
              <w:rPr>
                <w:rFonts w:cs="Times New Roman"/>
                <w:szCs w:val="22"/>
              </w:rPr>
              <w:t>4</w:t>
            </w:r>
            <w:r w:rsidR="005F5AF4">
              <w:rPr>
                <w:rFonts w:cs="Times New Roman"/>
                <w:szCs w:val="22"/>
              </w:rPr>
              <w:t>20</w:t>
            </w:r>
          </w:p>
        </w:tc>
      </w:tr>
      <w:tr w:rsidR="0008183D" w:rsidRPr="006456CE" w14:paraId="2F4EA561" w14:textId="77777777" w:rsidTr="00766B60">
        <w:tc>
          <w:tcPr>
            <w:tcW w:w="3151" w:type="dxa"/>
            <w:vAlign w:val="bottom"/>
          </w:tcPr>
          <w:p w14:paraId="603BE086" w14:textId="77777777" w:rsidR="0008183D" w:rsidRPr="00541C73" w:rsidRDefault="0008183D" w:rsidP="0008183D">
            <w:pPr>
              <w:spacing w:line="240" w:lineRule="atLeast"/>
              <w:ind w:left="-77" w:right="-126"/>
              <w:rPr>
                <w:rFonts w:cs="Times New Roman"/>
                <w:szCs w:val="22"/>
              </w:rPr>
            </w:pPr>
            <w:r w:rsidRPr="00541C73">
              <w:rPr>
                <w:rFonts w:cs="Times New Roman"/>
                <w:szCs w:val="22"/>
              </w:rPr>
              <w:t>Loans to customers and accrued</w:t>
            </w:r>
          </w:p>
        </w:tc>
        <w:tc>
          <w:tcPr>
            <w:tcW w:w="1258" w:type="dxa"/>
          </w:tcPr>
          <w:p w14:paraId="7421684B" w14:textId="77777777" w:rsidR="0008183D" w:rsidRPr="00541C73" w:rsidRDefault="0008183D" w:rsidP="0008183D">
            <w:pPr>
              <w:pStyle w:val="acctfourfigures"/>
              <w:tabs>
                <w:tab w:val="clear" w:pos="765"/>
                <w:tab w:val="decimal" w:pos="1130"/>
              </w:tabs>
              <w:spacing w:line="240" w:lineRule="atLeast"/>
              <w:ind w:right="11"/>
              <w:rPr>
                <w:rFonts w:cs="Times New Roman"/>
                <w:szCs w:val="22"/>
              </w:rPr>
            </w:pPr>
          </w:p>
        </w:tc>
        <w:tc>
          <w:tcPr>
            <w:tcW w:w="180" w:type="dxa"/>
            <w:vAlign w:val="bottom"/>
          </w:tcPr>
          <w:p w14:paraId="40AAE980" w14:textId="77777777" w:rsidR="0008183D" w:rsidRPr="00541C73" w:rsidRDefault="0008183D" w:rsidP="0008183D">
            <w:pPr>
              <w:pStyle w:val="acctfourfigures"/>
              <w:tabs>
                <w:tab w:val="clear" w:pos="765"/>
                <w:tab w:val="decimal" w:pos="1130"/>
              </w:tabs>
              <w:spacing w:line="240" w:lineRule="atLeast"/>
              <w:ind w:right="101"/>
              <w:rPr>
                <w:rFonts w:cs="Times New Roman"/>
                <w:szCs w:val="22"/>
              </w:rPr>
            </w:pPr>
          </w:p>
        </w:tc>
        <w:tc>
          <w:tcPr>
            <w:tcW w:w="1350" w:type="dxa"/>
          </w:tcPr>
          <w:p w14:paraId="77CCAED6" w14:textId="7C298638" w:rsidR="0008183D" w:rsidRPr="00541C73" w:rsidRDefault="0008183D" w:rsidP="0008183D">
            <w:pPr>
              <w:pStyle w:val="acctfourfigures"/>
              <w:tabs>
                <w:tab w:val="clear" w:pos="765"/>
                <w:tab w:val="decimal" w:pos="1130"/>
              </w:tabs>
              <w:spacing w:line="240" w:lineRule="atLeast"/>
              <w:ind w:right="11"/>
              <w:rPr>
                <w:rFonts w:cs="Times New Roman"/>
                <w:szCs w:val="22"/>
              </w:rPr>
            </w:pPr>
          </w:p>
        </w:tc>
        <w:tc>
          <w:tcPr>
            <w:tcW w:w="229" w:type="dxa"/>
          </w:tcPr>
          <w:p w14:paraId="025C31B2" w14:textId="77777777" w:rsidR="0008183D" w:rsidRPr="00541C73" w:rsidRDefault="0008183D" w:rsidP="0008183D">
            <w:pPr>
              <w:pStyle w:val="acctfourfigures"/>
              <w:tabs>
                <w:tab w:val="clear" w:pos="765"/>
                <w:tab w:val="decimal" w:pos="1130"/>
              </w:tabs>
              <w:spacing w:line="240" w:lineRule="atLeast"/>
              <w:ind w:right="101"/>
              <w:rPr>
                <w:rFonts w:cs="Times New Roman"/>
                <w:szCs w:val="22"/>
              </w:rPr>
            </w:pPr>
          </w:p>
        </w:tc>
        <w:tc>
          <w:tcPr>
            <w:tcW w:w="1352" w:type="dxa"/>
          </w:tcPr>
          <w:p w14:paraId="25EB2726" w14:textId="1CA1E7ED" w:rsidR="0008183D" w:rsidRPr="00541C73" w:rsidRDefault="0008183D" w:rsidP="0008183D">
            <w:pPr>
              <w:pStyle w:val="acctfourfigures"/>
              <w:tabs>
                <w:tab w:val="clear" w:pos="765"/>
                <w:tab w:val="decimal" w:pos="1130"/>
              </w:tabs>
              <w:spacing w:line="240" w:lineRule="atLeast"/>
              <w:ind w:right="11"/>
              <w:rPr>
                <w:rFonts w:cs="Times New Roman"/>
                <w:szCs w:val="22"/>
              </w:rPr>
            </w:pPr>
          </w:p>
        </w:tc>
        <w:tc>
          <w:tcPr>
            <w:tcW w:w="229" w:type="dxa"/>
            <w:vAlign w:val="bottom"/>
          </w:tcPr>
          <w:p w14:paraId="49499A19" w14:textId="77777777" w:rsidR="0008183D" w:rsidRPr="00541C73" w:rsidRDefault="0008183D" w:rsidP="0008183D">
            <w:pPr>
              <w:pStyle w:val="acctfourfigures"/>
              <w:tabs>
                <w:tab w:val="clear" w:pos="765"/>
                <w:tab w:val="decimal" w:pos="1130"/>
              </w:tabs>
              <w:spacing w:line="240" w:lineRule="atLeast"/>
              <w:ind w:right="101"/>
              <w:rPr>
                <w:rFonts w:cs="Times New Roman"/>
                <w:szCs w:val="22"/>
              </w:rPr>
            </w:pPr>
          </w:p>
        </w:tc>
        <w:tc>
          <w:tcPr>
            <w:tcW w:w="1352" w:type="dxa"/>
          </w:tcPr>
          <w:p w14:paraId="27A991E4" w14:textId="6B61A91F" w:rsidR="0008183D" w:rsidRPr="00541C73" w:rsidRDefault="0008183D" w:rsidP="0008183D">
            <w:pPr>
              <w:pStyle w:val="acctfourfigures"/>
              <w:tabs>
                <w:tab w:val="clear" w:pos="765"/>
                <w:tab w:val="decimal" w:pos="1130"/>
              </w:tabs>
              <w:spacing w:line="240" w:lineRule="atLeast"/>
              <w:ind w:right="11"/>
              <w:rPr>
                <w:rFonts w:cs="Times New Roman"/>
                <w:szCs w:val="22"/>
              </w:rPr>
            </w:pPr>
          </w:p>
        </w:tc>
      </w:tr>
      <w:tr w:rsidR="0008183D" w:rsidRPr="006456CE" w14:paraId="78EA3F3A" w14:textId="77777777" w:rsidTr="00766B60">
        <w:tc>
          <w:tcPr>
            <w:tcW w:w="3151" w:type="dxa"/>
            <w:vAlign w:val="bottom"/>
          </w:tcPr>
          <w:p w14:paraId="772B5400" w14:textId="77777777" w:rsidR="0008183D" w:rsidRPr="00541C73" w:rsidRDefault="0008183D" w:rsidP="0008183D">
            <w:pPr>
              <w:spacing w:line="240" w:lineRule="atLeast"/>
              <w:ind w:left="-77" w:right="-126"/>
              <w:rPr>
                <w:rFonts w:eastAsia="MS Mincho" w:cs="Times New Roman"/>
                <w:szCs w:val="22"/>
                <w:lang w:eastAsia="th-TH"/>
              </w:rPr>
            </w:pPr>
            <w:r w:rsidRPr="00541C73">
              <w:rPr>
                <w:rFonts w:cs="Times New Roman"/>
                <w:szCs w:val="22"/>
              </w:rPr>
              <w:t xml:space="preserve">   interest receivables</w:t>
            </w:r>
          </w:p>
        </w:tc>
        <w:tc>
          <w:tcPr>
            <w:tcW w:w="1258" w:type="dxa"/>
          </w:tcPr>
          <w:p w14:paraId="54427511" w14:textId="23237263" w:rsidR="0008183D" w:rsidRPr="00541C73" w:rsidRDefault="0008183D" w:rsidP="0008183D">
            <w:pPr>
              <w:pStyle w:val="acctfourfigures"/>
              <w:tabs>
                <w:tab w:val="clear" w:pos="765"/>
                <w:tab w:val="decimal" w:pos="1094"/>
              </w:tabs>
              <w:spacing w:line="240" w:lineRule="atLeast"/>
              <w:rPr>
                <w:rFonts w:cs="Times New Roman"/>
                <w:szCs w:val="22"/>
              </w:rPr>
            </w:pPr>
            <w:r w:rsidRPr="00541C73">
              <w:rPr>
                <w:rFonts w:cs="Times New Roman"/>
                <w:szCs w:val="22"/>
              </w:rPr>
              <w:t>-</w:t>
            </w:r>
          </w:p>
        </w:tc>
        <w:tc>
          <w:tcPr>
            <w:tcW w:w="180" w:type="dxa"/>
            <w:vAlign w:val="bottom"/>
          </w:tcPr>
          <w:p w14:paraId="1491EAC4"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0" w:type="dxa"/>
          </w:tcPr>
          <w:p w14:paraId="3CE80FA9" w14:textId="7B9138EA" w:rsidR="0008183D" w:rsidRPr="00541C73" w:rsidRDefault="00152B5A" w:rsidP="0008183D">
            <w:pPr>
              <w:pStyle w:val="acctfourfigures"/>
              <w:tabs>
                <w:tab w:val="clear" w:pos="765"/>
                <w:tab w:val="decimal" w:pos="1130"/>
              </w:tabs>
              <w:spacing w:line="240" w:lineRule="atLeast"/>
              <w:ind w:right="11"/>
              <w:rPr>
                <w:rFonts w:cs="Times New Roman"/>
                <w:szCs w:val="22"/>
              </w:rPr>
            </w:pPr>
            <w:r>
              <w:rPr>
                <w:rFonts w:cs="Times New Roman"/>
                <w:szCs w:val="22"/>
                <w:lang w:bidi="th-TH"/>
              </w:rPr>
              <w:t>1,660</w:t>
            </w:r>
          </w:p>
        </w:tc>
        <w:tc>
          <w:tcPr>
            <w:tcW w:w="229" w:type="dxa"/>
          </w:tcPr>
          <w:p w14:paraId="2DAD918D"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76B588D0" w14:textId="4606AB78"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rPr>
              <w:t>-</w:t>
            </w:r>
          </w:p>
        </w:tc>
        <w:tc>
          <w:tcPr>
            <w:tcW w:w="229" w:type="dxa"/>
            <w:vAlign w:val="bottom"/>
          </w:tcPr>
          <w:p w14:paraId="2D4E956A"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3AC6D51B" w14:textId="1FB92206"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rPr>
              <w:t>1</w:t>
            </w:r>
            <w:r w:rsidR="00152B5A">
              <w:rPr>
                <w:rFonts w:cs="Times New Roman"/>
                <w:szCs w:val="22"/>
              </w:rPr>
              <w:t>,660</w:t>
            </w:r>
          </w:p>
        </w:tc>
      </w:tr>
      <w:tr w:rsidR="0008183D" w:rsidRPr="006456CE" w14:paraId="6A48AB37" w14:textId="77777777" w:rsidTr="00766B60">
        <w:tc>
          <w:tcPr>
            <w:tcW w:w="3151" w:type="dxa"/>
            <w:vAlign w:val="bottom"/>
          </w:tcPr>
          <w:p w14:paraId="739803BD" w14:textId="37116B62" w:rsidR="0008183D" w:rsidRPr="00541C73" w:rsidRDefault="0008183D" w:rsidP="0008183D">
            <w:pPr>
              <w:pStyle w:val="acctfourfigures"/>
              <w:tabs>
                <w:tab w:val="clear" w:pos="765"/>
                <w:tab w:val="decimal" w:pos="1130"/>
              </w:tabs>
              <w:spacing w:line="240" w:lineRule="atLeast"/>
              <w:ind w:left="-77" w:right="11"/>
              <w:rPr>
                <w:rFonts w:cs="Times New Roman"/>
                <w:szCs w:val="22"/>
              </w:rPr>
            </w:pPr>
            <w:r w:rsidRPr="00541C73">
              <w:rPr>
                <w:rFonts w:cs="Times New Roman"/>
                <w:szCs w:val="22"/>
              </w:rPr>
              <w:t>Properties for sale</w:t>
            </w:r>
          </w:p>
        </w:tc>
        <w:tc>
          <w:tcPr>
            <w:tcW w:w="1258" w:type="dxa"/>
          </w:tcPr>
          <w:p w14:paraId="29D44FDD" w14:textId="5C55F1FF" w:rsidR="0008183D" w:rsidRPr="00541C73" w:rsidRDefault="0008183D" w:rsidP="0008183D">
            <w:pPr>
              <w:pStyle w:val="acctfourfigures"/>
              <w:tabs>
                <w:tab w:val="clear" w:pos="765"/>
                <w:tab w:val="decimal" w:pos="1130"/>
              </w:tabs>
              <w:spacing w:line="240" w:lineRule="atLeast"/>
              <w:rPr>
                <w:rFonts w:cs="Times New Roman"/>
                <w:szCs w:val="22"/>
              </w:rPr>
            </w:pPr>
            <w:r w:rsidRPr="00541C73">
              <w:rPr>
                <w:rFonts w:cs="Times New Roman"/>
                <w:szCs w:val="22"/>
              </w:rPr>
              <w:t>538</w:t>
            </w:r>
          </w:p>
        </w:tc>
        <w:tc>
          <w:tcPr>
            <w:tcW w:w="180" w:type="dxa"/>
            <w:vAlign w:val="bottom"/>
          </w:tcPr>
          <w:p w14:paraId="5108A1D5"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0" w:type="dxa"/>
          </w:tcPr>
          <w:p w14:paraId="53354C55" w14:textId="6C496B40" w:rsidR="0008183D" w:rsidRPr="00541C73" w:rsidRDefault="0008183D" w:rsidP="0008183D">
            <w:pPr>
              <w:pStyle w:val="acctfourfigures"/>
              <w:tabs>
                <w:tab w:val="clear" w:pos="765"/>
                <w:tab w:val="decimal" w:pos="1130"/>
              </w:tabs>
              <w:spacing w:line="240" w:lineRule="atLeast"/>
              <w:ind w:right="11"/>
              <w:rPr>
                <w:rFonts w:cs="Times New Roman"/>
                <w:szCs w:val="22"/>
              </w:rPr>
            </w:pPr>
            <w:r w:rsidRPr="00AA6956">
              <w:rPr>
                <w:rFonts w:cs="Times New Roman"/>
                <w:szCs w:val="22"/>
                <w:lang w:bidi="th-TH"/>
              </w:rPr>
              <w:t>1,948</w:t>
            </w:r>
          </w:p>
        </w:tc>
        <w:tc>
          <w:tcPr>
            <w:tcW w:w="229" w:type="dxa"/>
          </w:tcPr>
          <w:p w14:paraId="3EBE3E8F"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2372BA16" w14:textId="57A4601F"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rPr>
              <w:t>-</w:t>
            </w:r>
          </w:p>
        </w:tc>
        <w:tc>
          <w:tcPr>
            <w:tcW w:w="229" w:type="dxa"/>
            <w:vAlign w:val="bottom"/>
          </w:tcPr>
          <w:p w14:paraId="03599212"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1E45793C" w14:textId="5808786D"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rPr>
              <w:t>2,486</w:t>
            </w:r>
          </w:p>
        </w:tc>
      </w:tr>
      <w:tr w:rsidR="0008183D" w:rsidRPr="006456CE" w14:paraId="3A53D403" w14:textId="77777777" w:rsidTr="00766B60">
        <w:tc>
          <w:tcPr>
            <w:tcW w:w="3151" w:type="dxa"/>
            <w:vAlign w:val="bottom"/>
          </w:tcPr>
          <w:p w14:paraId="2A419405" w14:textId="77777777" w:rsidR="0008183D" w:rsidRPr="00541C73" w:rsidRDefault="0008183D" w:rsidP="0008183D">
            <w:pPr>
              <w:pStyle w:val="acctfourfigures"/>
              <w:tabs>
                <w:tab w:val="clear" w:pos="765"/>
                <w:tab w:val="decimal" w:pos="1130"/>
              </w:tabs>
              <w:spacing w:line="240" w:lineRule="atLeast"/>
              <w:ind w:left="-77" w:right="11"/>
              <w:rPr>
                <w:rFonts w:cs="Times New Roman"/>
                <w:szCs w:val="22"/>
              </w:rPr>
            </w:pPr>
            <w:r w:rsidRPr="00541C73">
              <w:rPr>
                <w:rFonts w:cs="Times New Roman"/>
                <w:szCs w:val="22"/>
              </w:rPr>
              <w:t>Debt issued and borrowings</w:t>
            </w:r>
          </w:p>
        </w:tc>
        <w:tc>
          <w:tcPr>
            <w:tcW w:w="1258" w:type="dxa"/>
          </w:tcPr>
          <w:p w14:paraId="30D85590" w14:textId="521CE6DF" w:rsidR="0008183D" w:rsidRPr="00541C73" w:rsidRDefault="0008183D" w:rsidP="0008183D">
            <w:pPr>
              <w:pStyle w:val="acctfourfigures"/>
              <w:tabs>
                <w:tab w:val="clear" w:pos="765"/>
                <w:tab w:val="decimal" w:pos="1130"/>
              </w:tabs>
              <w:spacing w:line="240" w:lineRule="atLeast"/>
              <w:rPr>
                <w:rFonts w:cs="Times New Roman"/>
                <w:szCs w:val="22"/>
              </w:rPr>
            </w:pPr>
            <w:r w:rsidRPr="00541C73">
              <w:rPr>
                <w:rFonts w:cs="Times New Roman"/>
                <w:szCs w:val="22"/>
              </w:rPr>
              <w:t>14,922</w:t>
            </w:r>
          </w:p>
        </w:tc>
        <w:tc>
          <w:tcPr>
            <w:tcW w:w="180" w:type="dxa"/>
            <w:vAlign w:val="bottom"/>
          </w:tcPr>
          <w:p w14:paraId="765755AB"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0" w:type="dxa"/>
          </w:tcPr>
          <w:p w14:paraId="0F7E7197" w14:textId="5800CE67" w:rsidR="0008183D" w:rsidRPr="00541C73" w:rsidRDefault="0008183D" w:rsidP="0008183D">
            <w:pPr>
              <w:pStyle w:val="acctfourfigures"/>
              <w:tabs>
                <w:tab w:val="clear" w:pos="765"/>
                <w:tab w:val="decimal" w:pos="1130"/>
              </w:tabs>
              <w:spacing w:line="240" w:lineRule="atLeast"/>
              <w:ind w:right="11"/>
              <w:rPr>
                <w:rFonts w:cs="Times New Roman"/>
                <w:szCs w:val="22"/>
              </w:rPr>
            </w:pPr>
            <w:r w:rsidRPr="00AA6956">
              <w:rPr>
                <w:rFonts w:cs="Times New Roman"/>
                <w:szCs w:val="22"/>
                <w:lang w:val="en-US" w:bidi="th-TH"/>
              </w:rPr>
              <w:t>2,524</w:t>
            </w:r>
          </w:p>
        </w:tc>
        <w:tc>
          <w:tcPr>
            <w:tcW w:w="229" w:type="dxa"/>
          </w:tcPr>
          <w:p w14:paraId="00D87A10"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0BCF60E0" w14:textId="31FB3955"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lang w:val="en-US" w:bidi="th-TH"/>
              </w:rPr>
              <w:t>-</w:t>
            </w:r>
          </w:p>
        </w:tc>
        <w:tc>
          <w:tcPr>
            <w:tcW w:w="229" w:type="dxa"/>
            <w:vAlign w:val="bottom"/>
          </w:tcPr>
          <w:p w14:paraId="2DC43989"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5BDFF8AC" w14:textId="0DD34BA5"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lang w:bidi="th-TH"/>
              </w:rPr>
              <w:t>17,446</w:t>
            </w:r>
          </w:p>
        </w:tc>
      </w:tr>
      <w:tr w:rsidR="0008183D" w:rsidRPr="006456CE" w14:paraId="17D08923" w14:textId="77777777" w:rsidTr="00766B60">
        <w:tc>
          <w:tcPr>
            <w:tcW w:w="3151" w:type="dxa"/>
            <w:vAlign w:val="bottom"/>
          </w:tcPr>
          <w:p w14:paraId="3CF93A14" w14:textId="77777777" w:rsidR="0008183D" w:rsidRPr="00541C73" w:rsidRDefault="0008183D" w:rsidP="0008183D">
            <w:pPr>
              <w:spacing w:line="240" w:lineRule="atLeast"/>
              <w:ind w:left="-77"/>
              <w:rPr>
                <w:rFonts w:cs="Times New Roman"/>
                <w:szCs w:val="22"/>
              </w:rPr>
            </w:pPr>
            <w:r w:rsidRPr="00541C73">
              <w:rPr>
                <w:rFonts w:cs="Times New Roman"/>
                <w:szCs w:val="22"/>
              </w:rPr>
              <w:t xml:space="preserve">Provisions </w:t>
            </w:r>
          </w:p>
        </w:tc>
        <w:tc>
          <w:tcPr>
            <w:tcW w:w="1258" w:type="dxa"/>
          </w:tcPr>
          <w:p w14:paraId="4035D394" w14:textId="42C938E6" w:rsidR="0008183D" w:rsidRPr="00541C73" w:rsidRDefault="0008183D" w:rsidP="0008183D">
            <w:pPr>
              <w:pStyle w:val="acctfourfigures"/>
              <w:tabs>
                <w:tab w:val="clear" w:pos="765"/>
                <w:tab w:val="decimal" w:pos="1130"/>
              </w:tabs>
              <w:spacing w:line="240" w:lineRule="atLeast"/>
              <w:rPr>
                <w:rFonts w:cs="Times New Roman"/>
                <w:szCs w:val="22"/>
              </w:rPr>
            </w:pPr>
            <w:r w:rsidRPr="00541C73">
              <w:rPr>
                <w:rFonts w:cs="Times New Roman"/>
                <w:szCs w:val="22"/>
              </w:rPr>
              <w:t>70,952</w:t>
            </w:r>
          </w:p>
        </w:tc>
        <w:tc>
          <w:tcPr>
            <w:tcW w:w="180" w:type="dxa"/>
            <w:vAlign w:val="bottom"/>
          </w:tcPr>
          <w:p w14:paraId="6C02A516"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0" w:type="dxa"/>
          </w:tcPr>
          <w:p w14:paraId="3C843268" w14:textId="028B617D" w:rsidR="0008183D" w:rsidRPr="00541C73" w:rsidRDefault="0008183D" w:rsidP="0008183D">
            <w:pPr>
              <w:pStyle w:val="acctfourfigures"/>
              <w:tabs>
                <w:tab w:val="clear" w:pos="765"/>
                <w:tab w:val="decimal" w:pos="1130"/>
              </w:tabs>
              <w:spacing w:line="240" w:lineRule="atLeast"/>
              <w:ind w:right="11"/>
              <w:rPr>
                <w:rFonts w:cs="Times New Roman"/>
                <w:szCs w:val="22"/>
              </w:rPr>
            </w:pPr>
            <w:r w:rsidRPr="00AA6956">
              <w:rPr>
                <w:rFonts w:cs="Times New Roman"/>
                <w:szCs w:val="22"/>
                <w:lang w:val="en-US" w:bidi="th-TH"/>
              </w:rPr>
              <w:t>9,23</w:t>
            </w:r>
            <w:r w:rsidR="007934E0">
              <w:rPr>
                <w:rFonts w:cs="Times New Roman"/>
                <w:szCs w:val="22"/>
                <w:lang w:val="en-US" w:bidi="th-TH"/>
              </w:rPr>
              <w:t>6</w:t>
            </w:r>
          </w:p>
        </w:tc>
        <w:tc>
          <w:tcPr>
            <w:tcW w:w="229" w:type="dxa"/>
          </w:tcPr>
          <w:p w14:paraId="368E8B89"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158BD2C0" w14:textId="57A36E73"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lang w:bidi="th-TH"/>
              </w:rPr>
              <w:t>-</w:t>
            </w:r>
          </w:p>
        </w:tc>
        <w:tc>
          <w:tcPr>
            <w:tcW w:w="229" w:type="dxa"/>
            <w:vAlign w:val="bottom"/>
          </w:tcPr>
          <w:p w14:paraId="3020CA45"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74FC8D95" w14:textId="631FAA7A"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lang w:val="en-US"/>
              </w:rPr>
              <w:t>80,18</w:t>
            </w:r>
            <w:r w:rsidR="007934E0">
              <w:rPr>
                <w:rFonts w:cs="Times New Roman"/>
                <w:szCs w:val="22"/>
                <w:lang w:val="en-US"/>
              </w:rPr>
              <w:t>8</w:t>
            </w:r>
          </w:p>
        </w:tc>
      </w:tr>
      <w:tr w:rsidR="0008183D" w:rsidRPr="00EB3AC2" w14:paraId="2AF33D43" w14:textId="77777777" w:rsidTr="00766B60">
        <w:tc>
          <w:tcPr>
            <w:tcW w:w="3151" w:type="dxa"/>
            <w:vAlign w:val="bottom"/>
          </w:tcPr>
          <w:p w14:paraId="3629CEDE" w14:textId="77777777" w:rsidR="0008183D" w:rsidRPr="00541C73" w:rsidRDefault="0008183D" w:rsidP="0008183D">
            <w:pPr>
              <w:spacing w:line="240" w:lineRule="atLeast"/>
              <w:ind w:left="-77"/>
              <w:rPr>
                <w:rFonts w:cs="Times New Roman"/>
                <w:szCs w:val="22"/>
              </w:rPr>
            </w:pPr>
            <w:r w:rsidRPr="00541C73">
              <w:rPr>
                <w:rFonts w:cs="Times New Roman"/>
                <w:szCs w:val="22"/>
              </w:rPr>
              <w:t>Lease liabilities</w:t>
            </w:r>
          </w:p>
        </w:tc>
        <w:tc>
          <w:tcPr>
            <w:tcW w:w="1258" w:type="dxa"/>
          </w:tcPr>
          <w:p w14:paraId="7CF1FB9A" w14:textId="49E07FC2" w:rsidR="0008183D" w:rsidRPr="00541C73" w:rsidRDefault="0008183D" w:rsidP="0008183D">
            <w:pPr>
              <w:pStyle w:val="acctfourfigures"/>
              <w:tabs>
                <w:tab w:val="clear" w:pos="765"/>
                <w:tab w:val="decimal" w:pos="1130"/>
              </w:tabs>
              <w:spacing w:line="240" w:lineRule="atLeast"/>
              <w:rPr>
                <w:rFonts w:cs="Times New Roman"/>
                <w:szCs w:val="22"/>
              </w:rPr>
            </w:pPr>
            <w:r w:rsidRPr="00541C73">
              <w:rPr>
                <w:rFonts w:cs="Times New Roman"/>
                <w:szCs w:val="22"/>
              </w:rPr>
              <w:t>180,861</w:t>
            </w:r>
          </w:p>
        </w:tc>
        <w:tc>
          <w:tcPr>
            <w:tcW w:w="180" w:type="dxa"/>
            <w:vAlign w:val="bottom"/>
          </w:tcPr>
          <w:p w14:paraId="6A4E44CB"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0" w:type="dxa"/>
          </w:tcPr>
          <w:p w14:paraId="57B217B5" w14:textId="79AB508B" w:rsidR="0008183D" w:rsidRPr="00541C73" w:rsidRDefault="0008183D" w:rsidP="0008183D">
            <w:pPr>
              <w:pStyle w:val="acctfourfigures"/>
              <w:tabs>
                <w:tab w:val="clear" w:pos="765"/>
                <w:tab w:val="decimal" w:pos="1130"/>
              </w:tabs>
              <w:spacing w:line="240" w:lineRule="atLeast"/>
              <w:ind w:right="11"/>
              <w:rPr>
                <w:rFonts w:cs="Times New Roman"/>
                <w:szCs w:val="22"/>
              </w:rPr>
            </w:pPr>
            <w:r w:rsidRPr="00AA6956">
              <w:rPr>
                <w:rFonts w:cs="Times New Roman"/>
                <w:szCs w:val="22"/>
                <w:lang w:val="en-US" w:bidi="th-TH"/>
              </w:rPr>
              <w:t>36,659</w:t>
            </w:r>
          </w:p>
        </w:tc>
        <w:tc>
          <w:tcPr>
            <w:tcW w:w="229" w:type="dxa"/>
          </w:tcPr>
          <w:p w14:paraId="66444D2C"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655189B1" w14:textId="3C3DEB71"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lang w:bidi="th-TH"/>
              </w:rPr>
              <w:t>-</w:t>
            </w:r>
          </w:p>
        </w:tc>
        <w:tc>
          <w:tcPr>
            <w:tcW w:w="229" w:type="dxa"/>
            <w:vAlign w:val="bottom"/>
          </w:tcPr>
          <w:p w14:paraId="041C3D0C"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4A5E9E7F" w14:textId="2E7E2D23"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lang w:val="en-US"/>
              </w:rPr>
              <w:t>217,520</w:t>
            </w:r>
          </w:p>
        </w:tc>
      </w:tr>
      <w:tr w:rsidR="0008183D" w:rsidRPr="00EB3AC2" w14:paraId="4F1BB1C3" w14:textId="77777777" w:rsidTr="00766B60">
        <w:tc>
          <w:tcPr>
            <w:tcW w:w="3151" w:type="dxa"/>
            <w:vAlign w:val="bottom"/>
          </w:tcPr>
          <w:p w14:paraId="508205FC" w14:textId="4391EC8B" w:rsidR="0008183D" w:rsidRPr="00541C73" w:rsidRDefault="0008183D" w:rsidP="0008183D">
            <w:pPr>
              <w:spacing w:line="240" w:lineRule="atLeast"/>
              <w:ind w:left="-77"/>
              <w:rPr>
                <w:rFonts w:cs="Times New Roman"/>
                <w:szCs w:val="22"/>
              </w:rPr>
            </w:pPr>
            <w:r w:rsidRPr="00541C73">
              <w:rPr>
                <w:rFonts w:cs="Times New Roman"/>
                <w:szCs w:val="22"/>
              </w:rPr>
              <w:t xml:space="preserve">Reserve for </w:t>
            </w:r>
            <w:r w:rsidRPr="00AA6956">
              <w:rPr>
                <w:rFonts w:cs="Times New Roman"/>
                <w:szCs w:val="22"/>
                <w:lang w:val="en-US" w:bidi="th-TH"/>
              </w:rPr>
              <w:t>cash flow hedges</w:t>
            </w:r>
          </w:p>
        </w:tc>
        <w:tc>
          <w:tcPr>
            <w:tcW w:w="1258" w:type="dxa"/>
          </w:tcPr>
          <w:p w14:paraId="272C7BCD" w14:textId="30C47AB9" w:rsidR="0008183D" w:rsidRPr="00541C73" w:rsidRDefault="0008183D" w:rsidP="0008183D">
            <w:pPr>
              <w:pStyle w:val="acctfourfigures"/>
              <w:tabs>
                <w:tab w:val="clear" w:pos="765"/>
                <w:tab w:val="decimal" w:pos="1130"/>
              </w:tabs>
              <w:spacing w:line="240" w:lineRule="atLeast"/>
              <w:rPr>
                <w:rFonts w:cs="Times New Roman"/>
                <w:szCs w:val="22"/>
              </w:rPr>
            </w:pPr>
            <w:r w:rsidRPr="00541C73">
              <w:rPr>
                <w:rFonts w:cs="Times New Roman"/>
                <w:szCs w:val="22"/>
                <w:lang w:val="en-US" w:bidi="th-TH"/>
              </w:rPr>
              <w:t>4,015</w:t>
            </w:r>
          </w:p>
        </w:tc>
        <w:tc>
          <w:tcPr>
            <w:tcW w:w="180" w:type="dxa"/>
            <w:vAlign w:val="bottom"/>
          </w:tcPr>
          <w:p w14:paraId="7096267C"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0" w:type="dxa"/>
          </w:tcPr>
          <w:p w14:paraId="4B4F5A08" w14:textId="39965E73" w:rsidR="0008183D" w:rsidRPr="00541C73" w:rsidRDefault="0008183D" w:rsidP="0008183D">
            <w:pPr>
              <w:pStyle w:val="acctfourfigures"/>
              <w:tabs>
                <w:tab w:val="clear" w:pos="765"/>
                <w:tab w:val="decimal" w:pos="1130"/>
              </w:tabs>
              <w:spacing w:line="240" w:lineRule="atLeast"/>
              <w:ind w:right="11"/>
              <w:rPr>
                <w:rFonts w:cs="Times New Roman"/>
                <w:szCs w:val="22"/>
              </w:rPr>
            </w:pPr>
            <w:r w:rsidRPr="00AA6956">
              <w:rPr>
                <w:rFonts w:cs="Times New Roman"/>
                <w:szCs w:val="22"/>
              </w:rPr>
              <w:t>-</w:t>
            </w:r>
          </w:p>
        </w:tc>
        <w:tc>
          <w:tcPr>
            <w:tcW w:w="229" w:type="dxa"/>
          </w:tcPr>
          <w:p w14:paraId="3E3DCFD4"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645AD992" w14:textId="58B2273C"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rPr>
              <w:t>3,483</w:t>
            </w:r>
          </w:p>
        </w:tc>
        <w:tc>
          <w:tcPr>
            <w:tcW w:w="229" w:type="dxa"/>
            <w:vAlign w:val="bottom"/>
          </w:tcPr>
          <w:p w14:paraId="0C59A2EA"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65CB9B8F" w14:textId="4598113F" w:rsidR="0008183D" w:rsidRPr="00541C73" w:rsidRDefault="0008183D" w:rsidP="0008183D">
            <w:pPr>
              <w:pStyle w:val="acctfourfigures"/>
              <w:tabs>
                <w:tab w:val="clear" w:pos="765"/>
                <w:tab w:val="decimal" w:pos="1130"/>
              </w:tabs>
              <w:spacing w:line="240" w:lineRule="atLeast"/>
              <w:rPr>
                <w:rFonts w:cs="Times New Roman"/>
                <w:szCs w:val="22"/>
                <w:lang w:val="en-US" w:bidi="th-TH"/>
              </w:rPr>
            </w:pPr>
            <w:r w:rsidRPr="00AA6956">
              <w:rPr>
                <w:rFonts w:cs="Times New Roman"/>
                <w:szCs w:val="22"/>
                <w:lang w:bidi="th-TH"/>
              </w:rPr>
              <w:t>7,498</w:t>
            </w:r>
          </w:p>
        </w:tc>
      </w:tr>
      <w:tr w:rsidR="0008183D" w:rsidRPr="00EB3AC2" w14:paraId="2479309D" w14:textId="77777777" w:rsidTr="00766B60">
        <w:tc>
          <w:tcPr>
            <w:tcW w:w="3151" w:type="dxa"/>
            <w:vAlign w:val="bottom"/>
          </w:tcPr>
          <w:p w14:paraId="747F667F" w14:textId="77777777" w:rsidR="0008183D" w:rsidRPr="00541C73" w:rsidRDefault="0008183D" w:rsidP="0008183D">
            <w:pPr>
              <w:spacing w:line="240" w:lineRule="atLeast"/>
              <w:ind w:left="-77" w:right="-126"/>
              <w:rPr>
                <w:rFonts w:cs="Times New Roman"/>
                <w:b/>
                <w:bCs/>
                <w:i/>
                <w:iCs/>
                <w:szCs w:val="22"/>
              </w:rPr>
            </w:pPr>
            <w:r w:rsidRPr="00541C73">
              <w:rPr>
                <w:rFonts w:cs="Times New Roman"/>
                <w:b/>
                <w:bCs/>
                <w:szCs w:val="22"/>
              </w:rPr>
              <w:t>Total</w:t>
            </w:r>
          </w:p>
        </w:tc>
        <w:tc>
          <w:tcPr>
            <w:tcW w:w="1258" w:type="dxa"/>
            <w:tcBorders>
              <w:top w:val="single" w:sz="4" w:space="0" w:color="auto"/>
              <w:bottom w:val="single" w:sz="4" w:space="0" w:color="auto"/>
            </w:tcBorders>
            <w:vAlign w:val="bottom"/>
          </w:tcPr>
          <w:p w14:paraId="568BFC1D" w14:textId="59D4B2FC" w:rsidR="0008183D" w:rsidRPr="00541C73" w:rsidRDefault="0008183D" w:rsidP="0008183D">
            <w:pPr>
              <w:pStyle w:val="acctfourfigures"/>
              <w:tabs>
                <w:tab w:val="clear" w:pos="765"/>
                <w:tab w:val="decimal" w:pos="1130"/>
              </w:tabs>
              <w:spacing w:line="240" w:lineRule="atLeast"/>
              <w:rPr>
                <w:rFonts w:cs="Times New Roman"/>
                <w:b/>
                <w:bCs/>
                <w:szCs w:val="22"/>
              </w:rPr>
            </w:pPr>
            <w:r w:rsidRPr="00541C73">
              <w:rPr>
                <w:rFonts w:cs="Times New Roman"/>
                <w:b/>
                <w:bCs/>
                <w:szCs w:val="22"/>
              </w:rPr>
              <w:t>272,114</w:t>
            </w:r>
          </w:p>
        </w:tc>
        <w:tc>
          <w:tcPr>
            <w:tcW w:w="180" w:type="dxa"/>
            <w:vAlign w:val="bottom"/>
          </w:tcPr>
          <w:p w14:paraId="5353C69E"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vAlign w:val="bottom"/>
          </w:tcPr>
          <w:p w14:paraId="4FF76C52" w14:textId="6B1F44B9" w:rsidR="0008183D" w:rsidRPr="00541C73" w:rsidRDefault="00152B5A" w:rsidP="0008183D">
            <w:pPr>
              <w:pStyle w:val="acctfourfigures"/>
              <w:tabs>
                <w:tab w:val="clear" w:pos="765"/>
                <w:tab w:val="decimal" w:pos="1130"/>
              </w:tabs>
              <w:spacing w:line="240" w:lineRule="atLeast"/>
              <w:ind w:right="11"/>
              <w:rPr>
                <w:rFonts w:cs="Times New Roman"/>
                <w:b/>
                <w:bCs/>
                <w:szCs w:val="22"/>
              </w:rPr>
            </w:pPr>
            <w:r>
              <w:rPr>
                <w:rFonts w:cs="Times New Roman"/>
                <w:b/>
                <w:bCs/>
                <w:szCs w:val="22"/>
                <w:lang w:val="en-US" w:bidi="th-TH"/>
              </w:rPr>
              <w:t>52,037</w:t>
            </w:r>
          </w:p>
        </w:tc>
        <w:tc>
          <w:tcPr>
            <w:tcW w:w="229" w:type="dxa"/>
          </w:tcPr>
          <w:p w14:paraId="62036638"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2" w:type="dxa"/>
            <w:tcBorders>
              <w:top w:val="single" w:sz="4" w:space="0" w:color="auto"/>
              <w:bottom w:val="single" w:sz="4" w:space="0" w:color="auto"/>
            </w:tcBorders>
          </w:tcPr>
          <w:p w14:paraId="377569C8" w14:textId="1EE63DA7" w:rsidR="0008183D" w:rsidRPr="00541C73" w:rsidRDefault="0008183D" w:rsidP="0008183D">
            <w:pPr>
              <w:pStyle w:val="acctfourfigures"/>
              <w:tabs>
                <w:tab w:val="clear" w:pos="765"/>
                <w:tab w:val="decimal" w:pos="1130"/>
              </w:tabs>
              <w:spacing w:line="240" w:lineRule="atLeast"/>
              <w:rPr>
                <w:rFonts w:cs="Times New Roman"/>
                <w:b/>
                <w:bCs/>
                <w:szCs w:val="22"/>
              </w:rPr>
            </w:pPr>
            <w:r w:rsidRPr="00AA6956">
              <w:rPr>
                <w:rFonts w:cs="Times New Roman"/>
                <w:b/>
                <w:bCs/>
                <w:szCs w:val="22"/>
              </w:rPr>
              <w:t>3,06</w:t>
            </w:r>
            <w:r w:rsidR="005F5AF4">
              <w:rPr>
                <w:rFonts w:cs="Times New Roman"/>
                <w:b/>
                <w:bCs/>
                <w:szCs w:val="22"/>
              </w:rPr>
              <w:t>7</w:t>
            </w:r>
          </w:p>
        </w:tc>
        <w:tc>
          <w:tcPr>
            <w:tcW w:w="229" w:type="dxa"/>
            <w:vAlign w:val="bottom"/>
          </w:tcPr>
          <w:p w14:paraId="2E67E5AA"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2" w:type="dxa"/>
            <w:tcBorders>
              <w:top w:val="single" w:sz="4" w:space="0" w:color="auto"/>
              <w:bottom w:val="single" w:sz="4" w:space="0" w:color="auto"/>
            </w:tcBorders>
            <w:vAlign w:val="bottom"/>
          </w:tcPr>
          <w:p w14:paraId="62E27396" w14:textId="6ECB2196" w:rsidR="0008183D" w:rsidRPr="00541C73" w:rsidRDefault="0008183D" w:rsidP="0008183D">
            <w:pPr>
              <w:pStyle w:val="acctfourfigures"/>
              <w:tabs>
                <w:tab w:val="clear" w:pos="765"/>
                <w:tab w:val="decimal" w:pos="1130"/>
              </w:tabs>
              <w:spacing w:line="240" w:lineRule="atLeast"/>
              <w:rPr>
                <w:rFonts w:cs="Times New Roman"/>
                <w:b/>
                <w:bCs/>
                <w:szCs w:val="22"/>
              </w:rPr>
            </w:pPr>
            <w:r w:rsidRPr="00AA6956">
              <w:rPr>
                <w:rFonts w:cs="Times New Roman"/>
                <w:b/>
                <w:bCs/>
                <w:szCs w:val="22"/>
              </w:rPr>
              <w:t>3</w:t>
            </w:r>
            <w:r w:rsidR="00152B5A">
              <w:rPr>
                <w:rFonts w:cs="Times New Roman"/>
                <w:b/>
                <w:bCs/>
                <w:szCs w:val="22"/>
              </w:rPr>
              <w:t>27,218</w:t>
            </w:r>
          </w:p>
        </w:tc>
      </w:tr>
      <w:tr w:rsidR="0008183D" w:rsidRPr="00EB3AC2" w14:paraId="146EFF9F" w14:textId="77777777" w:rsidTr="00766B60">
        <w:tc>
          <w:tcPr>
            <w:tcW w:w="3151" w:type="dxa"/>
            <w:vAlign w:val="bottom"/>
          </w:tcPr>
          <w:p w14:paraId="6CC96D09" w14:textId="77777777" w:rsidR="0008183D" w:rsidRPr="00541C73" w:rsidRDefault="0008183D" w:rsidP="0008183D">
            <w:pPr>
              <w:spacing w:line="240" w:lineRule="atLeast"/>
              <w:ind w:left="-77" w:right="-126"/>
              <w:rPr>
                <w:rFonts w:cs="Times New Roman"/>
                <w:b/>
                <w:bCs/>
                <w:szCs w:val="22"/>
              </w:rPr>
            </w:pPr>
          </w:p>
        </w:tc>
        <w:tc>
          <w:tcPr>
            <w:tcW w:w="1258" w:type="dxa"/>
            <w:tcBorders>
              <w:top w:val="single" w:sz="4" w:space="0" w:color="auto"/>
            </w:tcBorders>
            <w:vAlign w:val="bottom"/>
          </w:tcPr>
          <w:p w14:paraId="0668DBEC"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80" w:type="dxa"/>
            <w:vAlign w:val="bottom"/>
          </w:tcPr>
          <w:p w14:paraId="7FC9A4B4"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vAlign w:val="bottom"/>
          </w:tcPr>
          <w:p w14:paraId="75C08187" w14:textId="77777777" w:rsidR="0008183D" w:rsidRPr="00541C73" w:rsidRDefault="0008183D" w:rsidP="0008183D">
            <w:pPr>
              <w:pStyle w:val="acctfourfigures"/>
              <w:tabs>
                <w:tab w:val="clear" w:pos="765"/>
                <w:tab w:val="decimal" w:pos="1130"/>
              </w:tabs>
              <w:spacing w:line="240" w:lineRule="atLeast"/>
              <w:ind w:right="11"/>
              <w:rPr>
                <w:rFonts w:cs="Times New Roman"/>
                <w:b/>
                <w:bCs/>
                <w:szCs w:val="22"/>
              </w:rPr>
            </w:pPr>
          </w:p>
        </w:tc>
        <w:tc>
          <w:tcPr>
            <w:tcW w:w="229" w:type="dxa"/>
          </w:tcPr>
          <w:p w14:paraId="753606DC"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2" w:type="dxa"/>
            <w:tcBorders>
              <w:top w:val="single" w:sz="4" w:space="0" w:color="auto"/>
            </w:tcBorders>
          </w:tcPr>
          <w:p w14:paraId="34B218A3" w14:textId="77777777" w:rsidR="0008183D" w:rsidRPr="00541C73" w:rsidRDefault="0008183D" w:rsidP="0008183D">
            <w:pPr>
              <w:pStyle w:val="acctfourfigures"/>
              <w:spacing w:line="240" w:lineRule="atLeast"/>
              <w:rPr>
                <w:rFonts w:cs="Times New Roman"/>
                <w:b/>
                <w:bCs/>
                <w:szCs w:val="22"/>
              </w:rPr>
            </w:pPr>
          </w:p>
        </w:tc>
        <w:tc>
          <w:tcPr>
            <w:tcW w:w="229" w:type="dxa"/>
            <w:vAlign w:val="bottom"/>
          </w:tcPr>
          <w:p w14:paraId="2F6802A7"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2" w:type="dxa"/>
            <w:tcBorders>
              <w:top w:val="single" w:sz="4" w:space="0" w:color="auto"/>
            </w:tcBorders>
            <w:vAlign w:val="bottom"/>
          </w:tcPr>
          <w:p w14:paraId="443A878D"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r>
      <w:tr w:rsidR="0008183D" w:rsidRPr="00EB3AC2" w14:paraId="501837C7" w14:textId="77777777" w:rsidTr="00766B60">
        <w:tc>
          <w:tcPr>
            <w:tcW w:w="3151" w:type="dxa"/>
            <w:vAlign w:val="bottom"/>
          </w:tcPr>
          <w:p w14:paraId="0151309C" w14:textId="77777777" w:rsidR="0008183D" w:rsidRPr="00541C73" w:rsidRDefault="0008183D" w:rsidP="0008183D">
            <w:pPr>
              <w:spacing w:line="240" w:lineRule="atLeast"/>
              <w:ind w:left="-77" w:right="-126"/>
              <w:rPr>
                <w:rFonts w:cs="Times New Roman"/>
                <w:b/>
                <w:bCs/>
                <w:i/>
                <w:iCs/>
                <w:szCs w:val="22"/>
              </w:rPr>
            </w:pPr>
            <w:r w:rsidRPr="00541C73">
              <w:rPr>
                <w:rFonts w:cs="Times New Roman"/>
                <w:b/>
                <w:bCs/>
                <w:i/>
                <w:iCs/>
                <w:szCs w:val="22"/>
              </w:rPr>
              <w:t>Deferred tax liabilities</w:t>
            </w:r>
          </w:p>
        </w:tc>
        <w:tc>
          <w:tcPr>
            <w:tcW w:w="1258" w:type="dxa"/>
            <w:vAlign w:val="bottom"/>
          </w:tcPr>
          <w:p w14:paraId="22C28CD7"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80" w:type="dxa"/>
            <w:vAlign w:val="bottom"/>
          </w:tcPr>
          <w:p w14:paraId="1CA1E87A"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0" w:type="dxa"/>
            <w:vAlign w:val="bottom"/>
          </w:tcPr>
          <w:p w14:paraId="0A606388" w14:textId="77777777" w:rsidR="0008183D" w:rsidRPr="00541C73" w:rsidRDefault="0008183D" w:rsidP="0008183D">
            <w:pPr>
              <w:pStyle w:val="acctfourfigures"/>
              <w:tabs>
                <w:tab w:val="clear" w:pos="765"/>
                <w:tab w:val="decimal" w:pos="1130"/>
              </w:tabs>
              <w:spacing w:line="240" w:lineRule="atLeast"/>
              <w:ind w:right="11"/>
              <w:rPr>
                <w:rFonts w:cs="Times New Roman"/>
                <w:b/>
                <w:bCs/>
                <w:szCs w:val="22"/>
              </w:rPr>
            </w:pPr>
          </w:p>
        </w:tc>
        <w:tc>
          <w:tcPr>
            <w:tcW w:w="229" w:type="dxa"/>
          </w:tcPr>
          <w:p w14:paraId="2ED71403"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2" w:type="dxa"/>
          </w:tcPr>
          <w:p w14:paraId="0C2790BF" w14:textId="77777777" w:rsidR="0008183D" w:rsidRPr="00541C73" w:rsidRDefault="0008183D" w:rsidP="0008183D">
            <w:pPr>
              <w:pStyle w:val="acctfourfigures"/>
              <w:spacing w:line="240" w:lineRule="atLeast"/>
              <w:rPr>
                <w:rFonts w:cs="Times New Roman"/>
                <w:b/>
                <w:bCs/>
                <w:szCs w:val="22"/>
              </w:rPr>
            </w:pPr>
          </w:p>
        </w:tc>
        <w:tc>
          <w:tcPr>
            <w:tcW w:w="229" w:type="dxa"/>
            <w:vAlign w:val="bottom"/>
          </w:tcPr>
          <w:p w14:paraId="64E89C74"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2" w:type="dxa"/>
            <w:vAlign w:val="bottom"/>
          </w:tcPr>
          <w:p w14:paraId="4AC70504"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r>
      <w:tr w:rsidR="0008183D" w:rsidRPr="00EB3AC2" w14:paraId="1D1F0028" w14:textId="77777777" w:rsidTr="00766B60">
        <w:tc>
          <w:tcPr>
            <w:tcW w:w="3151" w:type="dxa"/>
            <w:vAlign w:val="bottom"/>
          </w:tcPr>
          <w:p w14:paraId="4C20B884" w14:textId="77777777" w:rsidR="0008183D" w:rsidRPr="00541C73" w:rsidRDefault="0008183D" w:rsidP="0008183D">
            <w:pPr>
              <w:spacing w:line="240" w:lineRule="atLeast"/>
              <w:ind w:left="-77" w:right="-126"/>
              <w:rPr>
                <w:rFonts w:cs="Times New Roman"/>
                <w:szCs w:val="22"/>
              </w:rPr>
            </w:pPr>
            <w:r w:rsidRPr="00541C73">
              <w:rPr>
                <w:rFonts w:cs="Times New Roman"/>
                <w:szCs w:val="22"/>
              </w:rPr>
              <w:t>Interbank and money market items</w:t>
            </w:r>
          </w:p>
        </w:tc>
        <w:tc>
          <w:tcPr>
            <w:tcW w:w="1258" w:type="dxa"/>
          </w:tcPr>
          <w:p w14:paraId="1E537706" w14:textId="5C5BFC77" w:rsidR="0008183D" w:rsidRPr="00541C73" w:rsidRDefault="0008183D" w:rsidP="0008183D">
            <w:pPr>
              <w:pStyle w:val="acctfourfigures"/>
              <w:tabs>
                <w:tab w:val="clear" w:pos="765"/>
                <w:tab w:val="decimal" w:pos="1093"/>
              </w:tabs>
              <w:spacing w:line="240" w:lineRule="exact"/>
              <w:ind w:right="-347"/>
              <w:rPr>
                <w:rFonts w:cs="Times New Roman"/>
                <w:szCs w:val="22"/>
              </w:rPr>
            </w:pPr>
            <w:r w:rsidRPr="00541C73">
              <w:rPr>
                <w:rFonts w:cs="Times New Roman"/>
                <w:szCs w:val="22"/>
              </w:rPr>
              <w:t>(4,737)</w:t>
            </w:r>
          </w:p>
        </w:tc>
        <w:tc>
          <w:tcPr>
            <w:tcW w:w="180" w:type="dxa"/>
            <w:vAlign w:val="bottom"/>
          </w:tcPr>
          <w:p w14:paraId="0309D735"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0" w:type="dxa"/>
          </w:tcPr>
          <w:p w14:paraId="2B91BE4F" w14:textId="282C41CF" w:rsidR="0008183D" w:rsidRPr="00541C73" w:rsidRDefault="0008183D" w:rsidP="0008183D">
            <w:pPr>
              <w:pStyle w:val="acctfourfigures"/>
              <w:tabs>
                <w:tab w:val="clear" w:pos="765"/>
                <w:tab w:val="decimal" w:pos="1130"/>
              </w:tabs>
              <w:spacing w:line="240" w:lineRule="atLeast"/>
              <w:ind w:right="11"/>
              <w:rPr>
                <w:rFonts w:cs="Times New Roman"/>
                <w:szCs w:val="22"/>
              </w:rPr>
            </w:pPr>
            <w:r w:rsidRPr="00AA6956">
              <w:rPr>
                <w:rFonts w:cs="Times New Roman"/>
                <w:szCs w:val="22"/>
                <w:lang w:val="en-US" w:bidi="th-TH"/>
              </w:rPr>
              <w:t>1,542</w:t>
            </w:r>
          </w:p>
        </w:tc>
        <w:tc>
          <w:tcPr>
            <w:tcW w:w="229" w:type="dxa"/>
          </w:tcPr>
          <w:p w14:paraId="113E9D11"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2A1C60C8" w14:textId="44E56C74"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lang w:bidi="th-TH"/>
              </w:rPr>
              <w:t>-</w:t>
            </w:r>
          </w:p>
        </w:tc>
        <w:tc>
          <w:tcPr>
            <w:tcW w:w="229" w:type="dxa"/>
            <w:vAlign w:val="bottom"/>
          </w:tcPr>
          <w:p w14:paraId="1DB996B3"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73D713C9" w14:textId="307E7835"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rPr>
              <w:t>(3,195)</w:t>
            </w:r>
          </w:p>
        </w:tc>
      </w:tr>
      <w:tr w:rsidR="0008183D" w:rsidRPr="00EB3AC2" w14:paraId="36CCDB02" w14:textId="77777777" w:rsidTr="00766B60">
        <w:tc>
          <w:tcPr>
            <w:tcW w:w="3151" w:type="dxa"/>
            <w:vAlign w:val="bottom"/>
          </w:tcPr>
          <w:p w14:paraId="70836EDC" w14:textId="697609DC" w:rsidR="0008183D" w:rsidRPr="00541C73" w:rsidRDefault="0008183D" w:rsidP="0008183D">
            <w:pPr>
              <w:spacing w:line="240" w:lineRule="atLeast"/>
              <w:ind w:left="-77" w:right="-126"/>
              <w:rPr>
                <w:rFonts w:cs="Times New Roman"/>
                <w:szCs w:val="22"/>
              </w:rPr>
            </w:pPr>
            <w:r w:rsidRPr="00541C73">
              <w:rPr>
                <w:rFonts w:cs="Times New Roman"/>
                <w:szCs w:val="22"/>
              </w:rPr>
              <w:t>Loans to customers and accrued</w:t>
            </w:r>
          </w:p>
        </w:tc>
        <w:tc>
          <w:tcPr>
            <w:tcW w:w="1258" w:type="dxa"/>
          </w:tcPr>
          <w:p w14:paraId="7D40ED26" w14:textId="77777777" w:rsidR="0008183D" w:rsidRPr="00541C73" w:rsidRDefault="0008183D" w:rsidP="0008183D">
            <w:pPr>
              <w:pStyle w:val="acctfourfigures"/>
              <w:tabs>
                <w:tab w:val="clear" w:pos="765"/>
                <w:tab w:val="decimal" w:pos="1093"/>
              </w:tabs>
              <w:spacing w:line="240" w:lineRule="exact"/>
              <w:ind w:right="-347"/>
              <w:rPr>
                <w:rFonts w:cs="Times New Roman"/>
                <w:szCs w:val="22"/>
              </w:rPr>
            </w:pPr>
          </w:p>
        </w:tc>
        <w:tc>
          <w:tcPr>
            <w:tcW w:w="180" w:type="dxa"/>
          </w:tcPr>
          <w:p w14:paraId="3ED6B521"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0" w:type="dxa"/>
          </w:tcPr>
          <w:p w14:paraId="4DEF833C" w14:textId="77777777" w:rsidR="0008183D" w:rsidRPr="00541C73" w:rsidRDefault="0008183D" w:rsidP="0008183D">
            <w:pPr>
              <w:pStyle w:val="acctfourfigures"/>
              <w:tabs>
                <w:tab w:val="clear" w:pos="765"/>
                <w:tab w:val="decimal" w:pos="1130"/>
              </w:tabs>
              <w:spacing w:line="240" w:lineRule="atLeast"/>
              <w:ind w:right="11"/>
              <w:rPr>
                <w:rFonts w:cs="Times New Roman"/>
                <w:szCs w:val="22"/>
              </w:rPr>
            </w:pPr>
          </w:p>
        </w:tc>
        <w:tc>
          <w:tcPr>
            <w:tcW w:w="229" w:type="dxa"/>
          </w:tcPr>
          <w:p w14:paraId="788A833D"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74D9B152"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229" w:type="dxa"/>
          </w:tcPr>
          <w:p w14:paraId="5E7481DC"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36A6C47E"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r>
      <w:tr w:rsidR="0008183D" w:rsidRPr="00EB3AC2" w14:paraId="348B833A" w14:textId="77777777" w:rsidTr="00766B60">
        <w:tc>
          <w:tcPr>
            <w:tcW w:w="3151" w:type="dxa"/>
            <w:vAlign w:val="bottom"/>
          </w:tcPr>
          <w:p w14:paraId="0FE660E6" w14:textId="70653481" w:rsidR="0008183D" w:rsidRPr="00541C73" w:rsidRDefault="0008183D" w:rsidP="0008183D">
            <w:pPr>
              <w:spacing w:line="240" w:lineRule="atLeast"/>
              <w:ind w:left="-77" w:right="-126"/>
              <w:rPr>
                <w:rFonts w:cs="Times New Roman"/>
                <w:szCs w:val="22"/>
              </w:rPr>
            </w:pPr>
            <w:r w:rsidRPr="00541C73">
              <w:rPr>
                <w:rFonts w:cs="Times New Roman"/>
                <w:szCs w:val="22"/>
              </w:rPr>
              <w:t xml:space="preserve">   interest receivables</w:t>
            </w:r>
          </w:p>
        </w:tc>
        <w:tc>
          <w:tcPr>
            <w:tcW w:w="1258" w:type="dxa"/>
          </w:tcPr>
          <w:p w14:paraId="14202436" w14:textId="7554291F" w:rsidR="0008183D" w:rsidRPr="00541C73" w:rsidRDefault="0008183D" w:rsidP="0008183D">
            <w:pPr>
              <w:pStyle w:val="acctfourfigures"/>
              <w:tabs>
                <w:tab w:val="clear" w:pos="765"/>
                <w:tab w:val="decimal" w:pos="1093"/>
              </w:tabs>
              <w:spacing w:line="240" w:lineRule="exact"/>
              <w:ind w:right="-347"/>
              <w:rPr>
                <w:rFonts w:cs="Times New Roman"/>
                <w:szCs w:val="22"/>
              </w:rPr>
            </w:pPr>
            <w:r w:rsidRPr="00541C73">
              <w:rPr>
                <w:rFonts w:cs="Times New Roman"/>
                <w:szCs w:val="22"/>
              </w:rPr>
              <w:t>(8,910)</w:t>
            </w:r>
          </w:p>
        </w:tc>
        <w:tc>
          <w:tcPr>
            <w:tcW w:w="180" w:type="dxa"/>
          </w:tcPr>
          <w:p w14:paraId="3019D820"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0" w:type="dxa"/>
          </w:tcPr>
          <w:p w14:paraId="6A85196A" w14:textId="01D459F4" w:rsidR="0008183D" w:rsidRPr="00AA6956" w:rsidRDefault="003B20D7" w:rsidP="0008183D">
            <w:pPr>
              <w:pStyle w:val="acctfourfigures"/>
              <w:tabs>
                <w:tab w:val="clear" w:pos="765"/>
                <w:tab w:val="decimal" w:pos="1130"/>
              </w:tabs>
              <w:spacing w:line="240" w:lineRule="atLeast"/>
              <w:ind w:right="11"/>
              <w:rPr>
                <w:rFonts w:cs="Times New Roman"/>
                <w:szCs w:val="22"/>
                <w:lang w:bidi="th-TH"/>
              </w:rPr>
            </w:pPr>
            <w:r>
              <w:rPr>
                <w:rFonts w:cs="Times New Roman"/>
                <w:szCs w:val="22"/>
                <w:lang w:val="en-US" w:bidi="th-TH"/>
              </w:rPr>
              <w:t>8,910</w:t>
            </w:r>
          </w:p>
        </w:tc>
        <w:tc>
          <w:tcPr>
            <w:tcW w:w="229" w:type="dxa"/>
          </w:tcPr>
          <w:p w14:paraId="0F2CF6E4"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4B083436" w14:textId="5DE98E01"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rPr>
              <w:t>-</w:t>
            </w:r>
          </w:p>
        </w:tc>
        <w:tc>
          <w:tcPr>
            <w:tcW w:w="229" w:type="dxa"/>
          </w:tcPr>
          <w:p w14:paraId="14C7DBFA"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Pr>
          <w:p w14:paraId="524ECFEC" w14:textId="66A67AC8" w:rsidR="0008183D" w:rsidRPr="00541C73" w:rsidRDefault="003B20D7" w:rsidP="0008183D">
            <w:pPr>
              <w:pStyle w:val="acctfourfigures"/>
              <w:tabs>
                <w:tab w:val="clear" w:pos="765"/>
                <w:tab w:val="decimal" w:pos="1130"/>
              </w:tabs>
              <w:spacing w:line="240" w:lineRule="atLeast"/>
              <w:rPr>
                <w:rFonts w:cs="Times New Roman"/>
                <w:szCs w:val="22"/>
              </w:rPr>
            </w:pPr>
            <w:r>
              <w:rPr>
                <w:rFonts w:cs="Times New Roman"/>
                <w:szCs w:val="22"/>
              </w:rPr>
              <w:t>-</w:t>
            </w:r>
          </w:p>
        </w:tc>
      </w:tr>
      <w:tr w:rsidR="0008183D" w:rsidRPr="00DC4EA9" w14:paraId="0106DC44" w14:textId="77777777" w:rsidTr="00766B60">
        <w:tc>
          <w:tcPr>
            <w:tcW w:w="3151" w:type="dxa"/>
            <w:vAlign w:val="bottom"/>
          </w:tcPr>
          <w:p w14:paraId="4955B501" w14:textId="77777777" w:rsidR="0008183D" w:rsidRPr="00541C73" w:rsidRDefault="0008183D" w:rsidP="0008183D">
            <w:pPr>
              <w:spacing w:line="240" w:lineRule="atLeast"/>
              <w:ind w:left="-77" w:right="-126"/>
              <w:rPr>
                <w:rFonts w:cs="Times New Roman"/>
                <w:szCs w:val="22"/>
              </w:rPr>
            </w:pPr>
            <w:r w:rsidRPr="00541C73">
              <w:rPr>
                <w:rFonts w:cs="Times New Roman"/>
                <w:szCs w:val="22"/>
              </w:rPr>
              <w:t xml:space="preserve">Right-of-use assets </w:t>
            </w:r>
          </w:p>
        </w:tc>
        <w:tc>
          <w:tcPr>
            <w:tcW w:w="1258" w:type="dxa"/>
            <w:tcBorders>
              <w:bottom w:val="single" w:sz="4" w:space="0" w:color="auto"/>
            </w:tcBorders>
          </w:tcPr>
          <w:p w14:paraId="780DC339" w14:textId="651FE2D7" w:rsidR="0008183D" w:rsidRPr="00541C73" w:rsidRDefault="0008183D" w:rsidP="0008183D">
            <w:pPr>
              <w:pStyle w:val="acctfourfigures"/>
              <w:tabs>
                <w:tab w:val="clear" w:pos="765"/>
                <w:tab w:val="decimal" w:pos="1093"/>
              </w:tabs>
              <w:spacing w:line="240" w:lineRule="exact"/>
              <w:ind w:right="-347"/>
              <w:rPr>
                <w:rFonts w:cs="Times New Roman"/>
                <w:szCs w:val="22"/>
              </w:rPr>
            </w:pPr>
            <w:r w:rsidRPr="00541C73">
              <w:rPr>
                <w:rFonts w:cs="Times New Roman"/>
                <w:szCs w:val="22"/>
              </w:rPr>
              <w:t>(177,986)</w:t>
            </w:r>
          </w:p>
        </w:tc>
        <w:tc>
          <w:tcPr>
            <w:tcW w:w="180" w:type="dxa"/>
            <w:vAlign w:val="bottom"/>
          </w:tcPr>
          <w:p w14:paraId="43075612"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0" w:type="dxa"/>
            <w:tcBorders>
              <w:bottom w:val="single" w:sz="4" w:space="0" w:color="auto"/>
            </w:tcBorders>
          </w:tcPr>
          <w:p w14:paraId="0B7DCDD4" w14:textId="23A10EFD" w:rsidR="0008183D" w:rsidRPr="00541C73" w:rsidRDefault="0008183D" w:rsidP="0008183D">
            <w:pPr>
              <w:pStyle w:val="acctfourfigures"/>
              <w:tabs>
                <w:tab w:val="clear" w:pos="765"/>
                <w:tab w:val="decimal" w:pos="1130"/>
              </w:tabs>
              <w:spacing w:line="240" w:lineRule="atLeast"/>
              <w:ind w:right="11"/>
              <w:rPr>
                <w:rFonts w:cs="Times New Roman"/>
                <w:szCs w:val="22"/>
              </w:rPr>
            </w:pPr>
            <w:r w:rsidRPr="00AA6956">
              <w:rPr>
                <w:rFonts w:cs="Times New Roman"/>
                <w:szCs w:val="22"/>
                <w:lang w:val="en-US" w:bidi="th-TH"/>
              </w:rPr>
              <w:t>(35,816)</w:t>
            </w:r>
          </w:p>
        </w:tc>
        <w:tc>
          <w:tcPr>
            <w:tcW w:w="229" w:type="dxa"/>
          </w:tcPr>
          <w:p w14:paraId="744DF6F5"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Borders>
              <w:bottom w:val="single" w:sz="4" w:space="0" w:color="auto"/>
            </w:tcBorders>
          </w:tcPr>
          <w:p w14:paraId="6E081701" w14:textId="74C8C657"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rPr>
              <w:t>-</w:t>
            </w:r>
          </w:p>
        </w:tc>
        <w:tc>
          <w:tcPr>
            <w:tcW w:w="229" w:type="dxa"/>
            <w:vAlign w:val="bottom"/>
          </w:tcPr>
          <w:p w14:paraId="476760E6" w14:textId="77777777" w:rsidR="0008183D" w:rsidRPr="00541C73" w:rsidRDefault="0008183D" w:rsidP="0008183D">
            <w:pPr>
              <w:pStyle w:val="acctfourfigures"/>
              <w:tabs>
                <w:tab w:val="clear" w:pos="765"/>
                <w:tab w:val="decimal" w:pos="1130"/>
              </w:tabs>
              <w:spacing w:line="240" w:lineRule="atLeast"/>
              <w:rPr>
                <w:rFonts w:cs="Times New Roman"/>
                <w:szCs w:val="22"/>
              </w:rPr>
            </w:pPr>
          </w:p>
        </w:tc>
        <w:tc>
          <w:tcPr>
            <w:tcW w:w="1352" w:type="dxa"/>
            <w:tcBorders>
              <w:bottom w:val="single" w:sz="4" w:space="0" w:color="auto"/>
            </w:tcBorders>
          </w:tcPr>
          <w:p w14:paraId="63FD21CF" w14:textId="556DEDEB" w:rsidR="0008183D" w:rsidRPr="00541C73" w:rsidRDefault="0008183D" w:rsidP="0008183D">
            <w:pPr>
              <w:pStyle w:val="acctfourfigures"/>
              <w:tabs>
                <w:tab w:val="clear" w:pos="765"/>
                <w:tab w:val="decimal" w:pos="1130"/>
              </w:tabs>
              <w:spacing w:line="240" w:lineRule="atLeast"/>
              <w:rPr>
                <w:rFonts w:cs="Times New Roman"/>
                <w:szCs w:val="22"/>
              </w:rPr>
            </w:pPr>
            <w:r w:rsidRPr="00AA6956">
              <w:rPr>
                <w:rFonts w:cs="Times New Roman"/>
                <w:szCs w:val="22"/>
              </w:rPr>
              <w:t>(213,802)</w:t>
            </w:r>
          </w:p>
        </w:tc>
      </w:tr>
      <w:tr w:rsidR="0008183D" w:rsidRPr="00DC4EA9" w14:paraId="6D1AB2C5" w14:textId="77777777" w:rsidTr="00766B60">
        <w:tc>
          <w:tcPr>
            <w:tcW w:w="3151" w:type="dxa"/>
            <w:vAlign w:val="bottom"/>
          </w:tcPr>
          <w:p w14:paraId="7F3CDCEA" w14:textId="77777777" w:rsidR="0008183D" w:rsidRPr="00541C73" w:rsidRDefault="0008183D" w:rsidP="0008183D">
            <w:pPr>
              <w:spacing w:line="240" w:lineRule="atLeast"/>
              <w:ind w:left="-77" w:right="-126"/>
              <w:rPr>
                <w:rFonts w:cs="Times New Roman"/>
                <w:b/>
                <w:bCs/>
                <w:szCs w:val="22"/>
              </w:rPr>
            </w:pPr>
            <w:r w:rsidRPr="00541C73">
              <w:rPr>
                <w:rFonts w:cs="Times New Roman"/>
                <w:b/>
                <w:bCs/>
                <w:szCs w:val="22"/>
              </w:rPr>
              <w:t>Total</w:t>
            </w:r>
          </w:p>
        </w:tc>
        <w:tc>
          <w:tcPr>
            <w:tcW w:w="1258" w:type="dxa"/>
            <w:tcBorders>
              <w:top w:val="single" w:sz="4" w:space="0" w:color="auto"/>
              <w:bottom w:val="single" w:sz="4" w:space="0" w:color="auto"/>
            </w:tcBorders>
          </w:tcPr>
          <w:p w14:paraId="5CF3F066" w14:textId="3CBBA943" w:rsidR="0008183D" w:rsidRPr="00541C73" w:rsidRDefault="0008183D" w:rsidP="0008183D">
            <w:pPr>
              <w:pStyle w:val="acctfourfigures"/>
              <w:tabs>
                <w:tab w:val="clear" w:pos="765"/>
                <w:tab w:val="decimal" w:pos="1093"/>
              </w:tabs>
              <w:spacing w:line="240" w:lineRule="exact"/>
              <w:ind w:right="-347"/>
              <w:rPr>
                <w:rFonts w:cs="Times New Roman"/>
                <w:b/>
                <w:bCs/>
                <w:szCs w:val="22"/>
              </w:rPr>
            </w:pPr>
            <w:r w:rsidRPr="00541C73">
              <w:rPr>
                <w:rFonts w:cs="Times New Roman"/>
                <w:b/>
                <w:bCs/>
                <w:szCs w:val="22"/>
              </w:rPr>
              <w:t>(191,633)</w:t>
            </w:r>
          </w:p>
        </w:tc>
        <w:tc>
          <w:tcPr>
            <w:tcW w:w="180" w:type="dxa"/>
            <w:vAlign w:val="bottom"/>
          </w:tcPr>
          <w:p w14:paraId="155A53F2"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tcPr>
          <w:p w14:paraId="45532B0D" w14:textId="1BC12C5E" w:rsidR="0008183D" w:rsidRPr="00541C73" w:rsidRDefault="0008183D" w:rsidP="0008183D">
            <w:pPr>
              <w:pStyle w:val="acctfourfigures"/>
              <w:tabs>
                <w:tab w:val="clear" w:pos="765"/>
                <w:tab w:val="decimal" w:pos="1130"/>
              </w:tabs>
              <w:spacing w:line="240" w:lineRule="atLeast"/>
              <w:ind w:right="11"/>
              <w:rPr>
                <w:rFonts w:cs="Times New Roman"/>
                <w:b/>
                <w:bCs/>
                <w:szCs w:val="22"/>
              </w:rPr>
            </w:pPr>
            <w:r w:rsidRPr="00AA6956">
              <w:rPr>
                <w:rFonts w:cs="Times New Roman"/>
                <w:b/>
                <w:bCs/>
                <w:szCs w:val="22"/>
                <w:lang w:val="en-US" w:bidi="th-TH"/>
              </w:rPr>
              <w:t>(</w:t>
            </w:r>
            <w:r w:rsidR="00152B5A">
              <w:rPr>
                <w:rFonts w:cs="Times New Roman"/>
                <w:b/>
                <w:bCs/>
                <w:szCs w:val="22"/>
                <w:lang w:val="en-US" w:bidi="th-TH"/>
              </w:rPr>
              <w:t>25,364</w:t>
            </w:r>
            <w:r w:rsidRPr="00AA6956">
              <w:rPr>
                <w:rFonts w:cs="Times New Roman"/>
                <w:b/>
                <w:bCs/>
                <w:szCs w:val="22"/>
                <w:lang w:val="en-US" w:bidi="th-TH"/>
              </w:rPr>
              <w:t>)</w:t>
            </w:r>
          </w:p>
        </w:tc>
        <w:tc>
          <w:tcPr>
            <w:tcW w:w="229" w:type="dxa"/>
          </w:tcPr>
          <w:p w14:paraId="22A77E25"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2" w:type="dxa"/>
            <w:tcBorders>
              <w:top w:val="single" w:sz="4" w:space="0" w:color="auto"/>
              <w:bottom w:val="single" w:sz="4" w:space="0" w:color="auto"/>
            </w:tcBorders>
          </w:tcPr>
          <w:p w14:paraId="0E9F24EA" w14:textId="506CE2C0" w:rsidR="0008183D" w:rsidRPr="00541C73" w:rsidRDefault="0008183D" w:rsidP="0008183D">
            <w:pPr>
              <w:pStyle w:val="acctfourfigures"/>
              <w:tabs>
                <w:tab w:val="clear" w:pos="765"/>
                <w:tab w:val="decimal" w:pos="1130"/>
              </w:tabs>
              <w:spacing w:line="240" w:lineRule="atLeast"/>
              <w:ind w:right="11"/>
              <w:rPr>
                <w:rFonts w:cs="Times New Roman"/>
                <w:b/>
                <w:bCs/>
                <w:szCs w:val="22"/>
              </w:rPr>
            </w:pPr>
            <w:r w:rsidRPr="00AA6956">
              <w:rPr>
                <w:rFonts w:cs="Times New Roman"/>
                <w:b/>
                <w:bCs/>
                <w:szCs w:val="22"/>
              </w:rPr>
              <w:t>-</w:t>
            </w:r>
          </w:p>
        </w:tc>
        <w:tc>
          <w:tcPr>
            <w:tcW w:w="229" w:type="dxa"/>
            <w:vAlign w:val="bottom"/>
          </w:tcPr>
          <w:p w14:paraId="0A57E5D3"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2" w:type="dxa"/>
            <w:tcBorders>
              <w:top w:val="single" w:sz="4" w:space="0" w:color="auto"/>
              <w:bottom w:val="single" w:sz="4" w:space="0" w:color="auto"/>
            </w:tcBorders>
          </w:tcPr>
          <w:p w14:paraId="691887B2" w14:textId="5CCFC03A" w:rsidR="0008183D" w:rsidRPr="00541C73" w:rsidRDefault="0008183D" w:rsidP="0008183D">
            <w:pPr>
              <w:pStyle w:val="acctfourfigures"/>
              <w:tabs>
                <w:tab w:val="clear" w:pos="765"/>
                <w:tab w:val="decimal" w:pos="1130"/>
              </w:tabs>
              <w:spacing w:line="240" w:lineRule="atLeast"/>
              <w:rPr>
                <w:rFonts w:cs="Times New Roman"/>
                <w:b/>
                <w:bCs/>
                <w:szCs w:val="22"/>
              </w:rPr>
            </w:pPr>
            <w:r w:rsidRPr="00AA6956">
              <w:rPr>
                <w:rFonts w:cs="Times New Roman"/>
                <w:b/>
                <w:bCs/>
                <w:szCs w:val="22"/>
              </w:rPr>
              <w:t>(2</w:t>
            </w:r>
            <w:r w:rsidR="00152B5A">
              <w:rPr>
                <w:rFonts w:cs="Times New Roman"/>
                <w:b/>
                <w:bCs/>
                <w:szCs w:val="22"/>
              </w:rPr>
              <w:t>16,997</w:t>
            </w:r>
            <w:r w:rsidRPr="00AA6956">
              <w:rPr>
                <w:rFonts w:cs="Times New Roman"/>
                <w:b/>
                <w:bCs/>
                <w:szCs w:val="22"/>
              </w:rPr>
              <w:t>)</w:t>
            </w:r>
          </w:p>
        </w:tc>
      </w:tr>
      <w:tr w:rsidR="0008183D" w:rsidRPr="00DC4EA9" w14:paraId="338A52C7" w14:textId="77777777" w:rsidTr="00766B60">
        <w:tc>
          <w:tcPr>
            <w:tcW w:w="3151" w:type="dxa"/>
            <w:vAlign w:val="bottom"/>
          </w:tcPr>
          <w:p w14:paraId="34491A1E" w14:textId="77777777" w:rsidR="0008183D" w:rsidRPr="00541C73" w:rsidRDefault="0008183D" w:rsidP="0008183D">
            <w:pPr>
              <w:spacing w:line="240" w:lineRule="atLeast"/>
              <w:ind w:left="-77" w:right="-126"/>
              <w:rPr>
                <w:rFonts w:cs="Times New Roman"/>
                <w:b/>
                <w:bCs/>
                <w:szCs w:val="22"/>
              </w:rPr>
            </w:pPr>
          </w:p>
        </w:tc>
        <w:tc>
          <w:tcPr>
            <w:tcW w:w="1258" w:type="dxa"/>
            <w:tcBorders>
              <w:top w:val="single" w:sz="4" w:space="0" w:color="auto"/>
            </w:tcBorders>
            <w:vAlign w:val="bottom"/>
          </w:tcPr>
          <w:p w14:paraId="737BAFC3" w14:textId="77777777" w:rsidR="0008183D" w:rsidRPr="00541C73" w:rsidRDefault="0008183D" w:rsidP="0008183D">
            <w:pPr>
              <w:pStyle w:val="acctfourfigures"/>
              <w:tabs>
                <w:tab w:val="clear" w:pos="765"/>
                <w:tab w:val="decimal" w:pos="1093"/>
              </w:tabs>
              <w:spacing w:line="240" w:lineRule="exact"/>
              <w:ind w:right="-347"/>
              <w:rPr>
                <w:rFonts w:cs="Times New Roman"/>
                <w:szCs w:val="22"/>
              </w:rPr>
            </w:pPr>
          </w:p>
        </w:tc>
        <w:tc>
          <w:tcPr>
            <w:tcW w:w="180" w:type="dxa"/>
            <w:vAlign w:val="bottom"/>
          </w:tcPr>
          <w:p w14:paraId="6B12B4E3"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vAlign w:val="bottom"/>
          </w:tcPr>
          <w:p w14:paraId="47B25BC8" w14:textId="77777777" w:rsidR="0008183D" w:rsidRPr="00541C73" w:rsidRDefault="0008183D" w:rsidP="0008183D">
            <w:pPr>
              <w:pStyle w:val="acctfourfigures"/>
              <w:tabs>
                <w:tab w:val="clear" w:pos="765"/>
                <w:tab w:val="decimal" w:pos="1130"/>
              </w:tabs>
              <w:spacing w:line="240" w:lineRule="atLeast"/>
              <w:ind w:right="11"/>
              <w:rPr>
                <w:rFonts w:cs="Times New Roman"/>
                <w:b/>
                <w:bCs/>
                <w:szCs w:val="22"/>
              </w:rPr>
            </w:pPr>
          </w:p>
        </w:tc>
        <w:tc>
          <w:tcPr>
            <w:tcW w:w="229" w:type="dxa"/>
          </w:tcPr>
          <w:p w14:paraId="2077D01D"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2" w:type="dxa"/>
            <w:tcBorders>
              <w:top w:val="single" w:sz="4" w:space="0" w:color="auto"/>
            </w:tcBorders>
          </w:tcPr>
          <w:p w14:paraId="2F77B4D0" w14:textId="77777777" w:rsidR="0008183D" w:rsidRPr="00541C73" w:rsidRDefault="0008183D" w:rsidP="0008183D">
            <w:pPr>
              <w:pStyle w:val="acctfourfigures"/>
              <w:tabs>
                <w:tab w:val="clear" w:pos="765"/>
                <w:tab w:val="decimal" w:pos="1130"/>
              </w:tabs>
              <w:spacing w:line="240" w:lineRule="atLeast"/>
              <w:ind w:right="11"/>
              <w:rPr>
                <w:rFonts w:cs="Times New Roman"/>
                <w:b/>
                <w:bCs/>
                <w:szCs w:val="22"/>
              </w:rPr>
            </w:pPr>
          </w:p>
        </w:tc>
        <w:tc>
          <w:tcPr>
            <w:tcW w:w="229" w:type="dxa"/>
            <w:vAlign w:val="bottom"/>
          </w:tcPr>
          <w:p w14:paraId="1E6065F5"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2" w:type="dxa"/>
            <w:tcBorders>
              <w:top w:val="single" w:sz="4" w:space="0" w:color="auto"/>
            </w:tcBorders>
            <w:vAlign w:val="bottom"/>
          </w:tcPr>
          <w:p w14:paraId="73342C09"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r>
      <w:tr w:rsidR="0008183D" w:rsidRPr="00DC4EA9" w14:paraId="43EFEF9F" w14:textId="77777777" w:rsidTr="00766B60">
        <w:tc>
          <w:tcPr>
            <w:tcW w:w="3151" w:type="dxa"/>
            <w:vAlign w:val="bottom"/>
          </w:tcPr>
          <w:p w14:paraId="5C96595C" w14:textId="77777777" w:rsidR="0008183D" w:rsidRPr="00541C73" w:rsidRDefault="0008183D" w:rsidP="0008183D">
            <w:pPr>
              <w:spacing w:line="240" w:lineRule="atLeast"/>
              <w:ind w:left="-77" w:right="-126"/>
              <w:rPr>
                <w:rFonts w:cs="Times New Roman"/>
                <w:b/>
                <w:bCs/>
                <w:szCs w:val="22"/>
              </w:rPr>
            </w:pPr>
            <w:r w:rsidRPr="00541C73">
              <w:rPr>
                <w:rFonts w:cs="Times New Roman"/>
                <w:b/>
                <w:bCs/>
                <w:szCs w:val="22"/>
              </w:rPr>
              <w:t>Net</w:t>
            </w:r>
          </w:p>
        </w:tc>
        <w:tc>
          <w:tcPr>
            <w:tcW w:w="1258" w:type="dxa"/>
            <w:tcBorders>
              <w:bottom w:val="double" w:sz="4" w:space="0" w:color="auto"/>
            </w:tcBorders>
            <w:vAlign w:val="bottom"/>
          </w:tcPr>
          <w:p w14:paraId="0EEEF9B0" w14:textId="2A5C1B41" w:rsidR="0008183D" w:rsidRPr="00541C73" w:rsidRDefault="0008183D" w:rsidP="0008183D">
            <w:pPr>
              <w:pStyle w:val="acctfourfigures"/>
              <w:tabs>
                <w:tab w:val="clear" w:pos="765"/>
                <w:tab w:val="decimal" w:pos="1093"/>
              </w:tabs>
              <w:spacing w:line="240" w:lineRule="exact"/>
              <w:ind w:right="-347"/>
              <w:rPr>
                <w:rFonts w:cs="Times New Roman"/>
                <w:b/>
                <w:bCs/>
                <w:szCs w:val="22"/>
              </w:rPr>
            </w:pPr>
            <w:r w:rsidRPr="00541C73">
              <w:rPr>
                <w:rFonts w:cs="Times New Roman"/>
                <w:b/>
                <w:bCs/>
                <w:szCs w:val="22"/>
              </w:rPr>
              <w:t>80,481</w:t>
            </w:r>
          </w:p>
        </w:tc>
        <w:tc>
          <w:tcPr>
            <w:tcW w:w="180" w:type="dxa"/>
            <w:vAlign w:val="bottom"/>
          </w:tcPr>
          <w:p w14:paraId="00ED918F"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0" w:type="dxa"/>
            <w:tcBorders>
              <w:bottom w:val="double" w:sz="4" w:space="0" w:color="auto"/>
            </w:tcBorders>
            <w:vAlign w:val="bottom"/>
          </w:tcPr>
          <w:p w14:paraId="34F5CC67" w14:textId="57E5E7D9" w:rsidR="0008183D" w:rsidRPr="00541C73" w:rsidRDefault="0008183D" w:rsidP="0008183D">
            <w:pPr>
              <w:pStyle w:val="acctfourfigures"/>
              <w:tabs>
                <w:tab w:val="clear" w:pos="765"/>
                <w:tab w:val="decimal" w:pos="1130"/>
              </w:tabs>
              <w:spacing w:line="240" w:lineRule="atLeast"/>
              <w:ind w:right="11"/>
              <w:rPr>
                <w:rFonts w:cs="Times New Roman"/>
                <w:b/>
                <w:bCs/>
                <w:szCs w:val="22"/>
              </w:rPr>
            </w:pPr>
            <w:r w:rsidRPr="00AA6956">
              <w:rPr>
                <w:rFonts w:cs="Times New Roman"/>
                <w:b/>
                <w:bCs/>
                <w:szCs w:val="22"/>
                <w:lang w:val="en-US" w:bidi="th-TH"/>
              </w:rPr>
              <w:t>26,67</w:t>
            </w:r>
            <w:r w:rsidR="005F5AF4">
              <w:rPr>
                <w:rFonts w:cs="Times New Roman"/>
                <w:b/>
                <w:bCs/>
                <w:szCs w:val="22"/>
                <w:lang w:val="en-US" w:bidi="th-TH"/>
              </w:rPr>
              <w:t>3</w:t>
            </w:r>
          </w:p>
        </w:tc>
        <w:tc>
          <w:tcPr>
            <w:tcW w:w="229" w:type="dxa"/>
          </w:tcPr>
          <w:p w14:paraId="54AF60C3"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2" w:type="dxa"/>
            <w:tcBorders>
              <w:bottom w:val="double" w:sz="4" w:space="0" w:color="auto"/>
            </w:tcBorders>
          </w:tcPr>
          <w:p w14:paraId="671FF9E8" w14:textId="563F856D" w:rsidR="0008183D" w:rsidRPr="00541C73" w:rsidRDefault="0008183D" w:rsidP="0008183D">
            <w:pPr>
              <w:pStyle w:val="acctfourfigures"/>
              <w:tabs>
                <w:tab w:val="clear" w:pos="765"/>
                <w:tab w:val="decimal" w:pos="1130"/>
              </w:tabs>
              <w:spacing w:line="240" w:lineRule="atLeast"/>
              <w:ind w:right="11"/>
              <w:rPr>
                <w:rFonts w:cs="Times New Roman"/>
                <w:b/>
                <w:bCs/>
                <w:szCs w:val="22"/>
              </w:rPr>
            </w:pPr>
            <w:r w:rsidRPr="00AA6956">
              <w:rPr>
                <w:rFonts w:cs="Times New Roman"/>
                <w:b/>
                <w:bCs/>
                <w:szCs w:val="22"/>
              </w:rPr>
              <w:t>3,06</w:t>
            </w:r>
            <w:r w:rsidR="005F5AF4">
              <w:rPr>
                <w:rFonts w:cs="Times New Roman"/>
                <w:b/>
                <w:bCs/>
                <w:szCs w:val="22"/>
              </w:rPr>
              <w:t>7</w:t>
            </w:r>
          </w:p>
        </w:tc>
        <w:tc>
          <w:tcPr>
            <w:tcW w:w="229" w:type="dxa"/>
            <w:vAlign w:val="bottom"/>
          </w:tcPr>
          <w:p w14:paraId="50C3325D" w14:textId="77777777" w:rsidR="0008183D" w:rsidRPr="00541C73" w:rsidRDefault="0008183D" w:rsidP="0008183D">
            <w:pPr>
              <w:pStyle w:val="acctfourfigures"/>
              <w:tabs>
                <w:tab w:val="clear" w:pos="765"/>
                <w:tab w:val="decimal" w:pos="1130"/>
              </w:tabs>
              <w:spacing w:line="240" w:lineRule="atLeast"/>
              <w:rPr>
                <w:rFonts w:cs="Times New Roman"/>
                <w:b/>
                <w:bCs/>
                <w:szCs w:val="22"/>
              </w:rPr>
            </w:pPr>
          </w:p>
        </w:tc>
        <w:tc>
          <w:tcPr>
            <w:tcW w:w="1352" w:type="dxa"/>
            <w:tcBorders>
              <w:bottom w:val="double" w:sz="4" w:space="0" w:color="auto"/>
            </w:tcBorders>
            <w:vAlign w:val="bottom"/>
          </w:tcPr>
          <w:p w14:paraId="6B700801" w14:textId="5DEE8874" w:rsidR="0008183D" w:rsidRPr="00541C73" w:rsidRDefault="0008183D" w:rsidP="0008183D">
            <w:pPr>
              <w:pStyle w:val="acctfourfigures"/>
              <w:tabs>
                <w:tab w:val="clear" w:pos="765"/>
                <w:tab w:val="decimal" w:pos="1130"/>
              </w:tabs>
              <w:spacing w:line="240" w:lineRule="atLeast"/>
              <w:rPr>
                <w:rFonts w:cs="Times New Roman"/>
                <w:b/>
                <w:bCs/>
                <w:szCs w:val="22"/>
              </w:rPr>
            </w:pPr>
            <w:r w:rsidRPr="00AA6956">
              <w:rPr>
                <w:rFonts w:cs="Times New Roman"/>
                <w:b/>
                <w:bCs/>
                <w:szCs w:val="22"/>
                <w:lang w:bidi="th-TH"/>
              </w:rPr>
              <w:t>110,22</w:t>
            </w:r>
            <w:r>
              <w:rPr>
                <w:rFonts w:cs="Times New Roman"/>
                <w:b/>
                <w:bCs/>
                <w:szCs w:val="22"/>
                <w:lang w:bidi="th-TH"/>
              </w:rPr>
              <w:t>1</w:t>
            </w:r>
          </w:p>
        </w:tc>
      </w:tr>
    </w:tbl>
    <w:p w14:paraId="3761FAA5" w14:textId="49E065F0" w:rsidR="00C31A7B" w:rsidRDefault="00C31A7B"/>
    <w:tbl>
      <w:tblPr>
        <w:tblW w:w="9108" w:type="dxa"/>
        <w:tblInd w:w="540" w:type="dxa"/>
        <w:tblLayout w:type="fixed"/>
        <w:tblCellMar>
          <w:left w:w="79" w:type="dxa"/>
          <w:right w:w="79" w:type="dxa"/>
        </w:tblCellMar>
        <w:tblLook w:val="04A0" w:firstRow="1" w:lastRow="0" w:firstColumn="1" w:lastColumn="0" w:noHBand="0" w:noVBand="1"/>
      </w:tblPr>
      <w:tblGrid>
        <w:gridCol w:w="3150"/>
        <w:gridCol w:w="1260"/>
        <w:gridCol w:w="180"/>
        <w:gridCol w:w="1350"/>
        <w:gridCol w:w="229"/>
        <w:gridCol w:w="1355"/>
        <w:gridCol w:w="229"/>
        <w:gridCol w:w="1355"/>
      </w:tblGrid>
      <w:tr w:rsidR="002C4E0D" w:rsidRPr="006456CE" w14:paraId="799F6665" w14:textId="77777777">
        <w:tc>
          <w:tcPr>
            <w:tcW w:w="3150" w:type="dxa"/>
            <w:vAlign w:val="bottom"/>
          </w:tcPr>
          <w:p w14:paraId="63D9AFF3" w14:textId="5893C10D" w:rsidR="002C4E0D" w:rsidRPr="006456CE" w:rsidRDefault="002C4E0D">
            <w:pPr>
              <w:spacing w:line="240" w:lineRule="atLeast"/>
              <w:ind w:right="-126"/>
              <w:rPr>
                <w:rFonts w:cs="Times New Roman"/>
                <w:b/>
                <w:bCs/>
                <w:i/>
                <w:iCs/>
                <w:szCs w:val="22"/>
              </w:rPr>
            </w:pPr>
          </w:p>
        </w:tc>
        <w:tc>
          <w:tcPr>
            <w:tcW w:w="5958" w:type="dxa"/>
            <w:gridSpan w:val="7"/>
            <w:vAlign w:val="bottom"/>
          </w:tcPr>
          <w:p w14:paraId="313FDA1D" w14:textId="77777777" w:rsidR="002C4E0D" w:rsidRPr="006456CE" w:rsidRDefault="002C4E0D">
            <w:pPr>
              <w:pStyle w:val="acctfourfigures"/>
              <w:tabs>
                <w:tab w:val="clear" w:pos="765"/>
              </w:tabs>
              <w:spacing w:line="240" w:lineRule="atLeast"/>
              <w:ind w:right="11"/>
              <w:jc w:val="center"/>
              <w:rPr>
                <w:rFonts w:cs="Times New Roman"/>
                <w:szCs w:val="22"/>
              </w:rPr>
            </w:pPr>
            <w:r w:rsidRPr="007A34AE">
              <w:rPr>
                <w:rFonts w:cs="Times New Roman"/>
                <w:b/>
                <w:bCs/>
                <w:szCs w:val="22"/>
              </w:rPr>
              <w:t>The Bank</w:t>
            </w:r>
          </w:p>
        </w:tc>
      </w:tr>
      <w:tr w:rsidR="002C4E0D" w:rsidRPr="006456CE" w14:paraId="4DAB607B" w14:textId="77777777">
        <w:tc>
          <w:tcPr>
            <w:tcW w:w="3150" w:type="dxa"/>
            <w:vAlign w:val="bottom"/>
          </w:tcPr>
          <w:p w14:paraId="7328250D" w14:textId="77777777" w:rsidR="002C4E0D" w:rsidRPr="006456CE" w:rsidRDefault="002C4E0D">
            <w:pPr>
              <w:spacing w:line="240" w:lineRule="atLeast"/>
              <w:ind w:right="-126"/>
              <w:rPr>
                <w:rFonts w:cs="Times New Roman"/>
                <w:b/>
                <w:bCs/>
                <w:i/>
                <w:iCs/>
                <w:szCs w:val="22"/>
              </w:rPr>
            </w:pPr>
          </w:p>
        </w:tc>
        <w:tc>
          <w:tcPr>
            <w:tcW w:w="1260" w:type="dxa"/>
            <w:vAlign w:val="bottom"/>
          </w:tcPr>
          <w:p w14:paraId="6622675F" w14:textId="77777777" w:rsidR="002C4E0D" w:rsidRPr="006456CE" w:rsidRDefault="002C4E0D">
            <w:pPr>
              <w:pStyle w:val="acctfourfigures"/>
              <w:tabs>
                <w:tab w:val="clear" w:pos="765"/>
              </w:tabs>
              <w:spacing w:line="240" w:lineRule="atLeast"/>
              <w:ind w:right="11"/>
              <w:jc w:val="center"/>
              <w:rPr>
                <w:rFonts w:cs="Times New Roman"/>
                <w:szCs w:val="22"/>
              </w:rPr>
            </w:pPr>
          </w:p>
        </w:tc>
        <w:tc>
          <w:tcPr>
            <w:tcW w:w="180" w:type="dxa"/>
            <w:vAlign w:val="bottom"/>
          </w:tcPr>
          <w:p w14:paraId="50E486E5" w14:textId="77777777" w:rsidR="002C4E0D" w:rsidRPr="006456CE" w:rsidRDefault="002C4E0D">
            <w:pPr>
              <w:pStyle w:val="acctfourfigures"/>
              <w:tabs>
                <w:tab w:val="clear" w:pos="765"/>
              </w:tabs>
              <w:spacing w:line="240" w:lineRule="atLeast"/>
              <w:jc w:val="center"/>
              <w:rPr>
                <w:rFonts w:cs="Times New Roman"/>
                <w:szCs w:val="22"/>
              </w:rPr>
            </w:pPr>
          </w:p>
        </w:tc>
        <w:tc>
          <w:tcPr>
            <w:tcW w:w="2934" w:type="dxa"/>
            <w:gridSpan w:val="3"/>
            <w:tcBorders>
              <w:bottom w:val="single" w:sz="4" w:space="0" w:color="auto"/>
            </w:tcBorders>
            <w:vAlign w:val="bottom"/>
          </w:tcPr>
          <w:p w14:paraId="6A17E1CB" w14:textId="77777777" w:rsidR="002C4E0D" w:rsidRPr="006456CE" w:rsidRDefault="002C4E0D">
            <w:pPr>
              <w:pStyle w:val="acctfourfigures"/>
              <w:tabs>
                <w:tab w:val="clear" w:pos="765"/>
              </w:tabs>
              <w:spacing w:line="240" w:lineRule="atLeast"/>
              <w:jc w:val="center"/>
              <w:rPr>
                <w:rFonts w:cs="Times New Roman"/>
                <w:szCs w:val="22"/>
              </w:rPr>
            </w:pPr>
            <w:r w:rsidRPr="006456CE">
              <w:rPr>
                <w:rFonts w:cs="Times New Roman"/>
                <w:szCs w:val="22"/>
              </w:rPr>
              <w:t xml:space="preserve">(Charged) / </w:t>
            </w:r>
            <w:r>
              <w:rPr>
                <w:rFonts w:cs="Times New Roman"/>
                <w:szCs w:val="22"/>
              </w:rPr>
              <w:t>c</w:t>
            </w:r>
            <w:r w:rsidRPr="006456CE">
              <w:rPr>
                <w:rFonts w:cs="Times New Roman"/>
                <w:szCs w:val="22"/>
              </w:rPr>
              <w:t>redited to:</w:t>
            </w:r>
          </w:p>
        </w:tc>
        <w:tc>
          <w:tcPr>
            <w:tcW w:w="229" w:type="dxa"/>
            <w:vAlign w:val="bottom"/>
          </w:tcPr>
          <w:p w14:paraId="313E2A73" w14:textId="77777777" w:rsidR="002C4E0D" w:rsidRPr="006456CE" w:rsidRDefault="002C4E0D">
            <w:pPr>
              <w:pStyle w:val="acctfourfigures"/>
              <w:tabs>
                <w:tab w:val="clear" w:pos="765"/>
              </w:tabs>
              <w:spacing w:line="240" w:lineRule="atLeast"/>
              <w:jc w:val="center"/>
              <w:rPr>
                <w:rFonts w:cs="Times New Roman"/>
                <w:szCs w:val="22"/>
              </w:rPr>
            </w:pPr>
          </w:p>
        </w:tc>
        <w:tc>
          <w:tcPr>
            <w:tcW w:w="1355" w:type="dxa"/>
            <w:vAlign w:val="bottom"/>
          </w:tcPr>
          <w:p w14:paraId="38EF415D" w14:textId="77777777" w:rsidR="002C4E0D" w:rsidRPr="006456CE" w:rsidRDefault="002C4E0D">
            <w:pPr>
              <w:pStyle w:val="acctfourfigures"/>
              <w:tabs>
                <w:tab w:val="clear" w:pos="765"/>
              </w:tabs>
              <w:spacing w:line="240" w:lineRule="atLeast"/>
              <w:ind w:right="11"/>
              <w:jc w:val="center"/>
              <w:rPr>
                <w:rFonts w:cs="Times New Roman"/>
                <w:szCs w:val="22"/>
              </w:rPr>
            </w:pPr>
          </w:p>
        </w:tc>
      </w:tr>
      <w:tr w:rsidR="002C4E0D" w:rsidRPr="006456CE" w14:paraId="2C8C0C6C" w14:textId="77777777">
        <w:tc>
          <w:tcPr>
            <w:tcW w:w="3150" w:type="dxa"/>
            <w:vAlign w:val="bottom"/>
          </w:tcPr>
          <w:p w14:paraId="42A12467" w14:textId="77777777" w:rsidR="002C4E0D" w:rsidRPr="006456CE" w:rsidRDefault="002C4E0D">
            <w:pPr>
              <w:spacing w:line="240" w:lineRule="atLeast"/>
              <w:ind w:right="-126"/>
              <w:rPr>
                <w:rFonts w:cs="Times New Roman"/>
                <w:b/>
                <w:bCs/>
                <w:i/>
                <w:iCs/>
                <w:szCs w:val="22"/>
              </w:rPr>
            </w:pPr>
          </w:p>
        </w:tc>
        <w:tc>
          <w:tcPr>
            <w:tcW w:w="1260" w:type="dxa"/>
            <w:vAlign w:val="bottom"/>
          </w:tcPr>
          <w:p w14:paraId="3AFE5577" w14:textId="77777777" w:rsidR="002C4E0D" w:rsidRPr="00EC65EE" w:rsidRDefault="002C4E0D">
            <w:pPr>
              <w:pStyle w:val="acctfourfigures"/>
              <w:tabs>
                <w:tab w:val="clear" w:pos="765"/>
              </w:tabs>
              <w:spacing w:line="240" w:lineRule="atLeast"/>
              <w:ind w:left="41"/>
              <w:jc w:val="center"/>
              <w:rPr>
                <w:rFonts w:cs="Times New Roman"/>
                <w:szCs w:val="22"/>
              </w:rPr>
            </w:pPr>
            <w:r w:rsidRPr="00EC65EE">
              <w:rPr>
                <w:rFonts w:cs="Times New Roman"/>
                <w:szCs w:val="22"/>
              </w:rPr>
              <w:t xml:space="preserve">At </w:t>
            </w:r>
          </w:p>
          <w:p w14:paraId="4A218C19" w14:textId="77777777" w:rsidR="002C4E0D" w:rsidRPr="00EC65EE" w:rsidRDefault="002C4E0D">
            <w:pPr>
              <w:pStyle w:val="acctfourfigures"/>
              <w:tabs>
                <w:tab w:val="clear" w:pos="765"/>
              </w:tabs>
              <w:spacing w:line="240" w:lineRule="atLeast"/>
              <w:ind w:left="41"/>
              <w:jc w:val="center"/>
              <w:rPr>
                <w:rFonts w:cs="Times New Roman"/>
                <w:szCs w:val="22"/>
              </w:rPr>
            </w:pPr>
            <w:r w:rsidRPr="00EC65EE">
              <w:rPr>
                <w:rFonts w:cs="Times New Roman"/>
                <w:szCs w:val="22"/>
              </w:rPr>
              <w:t>1 January</w:t>
            </w:r>
          </w:p>
          <w:p w14:paraId="04087B12" w14:textId="77777777" w:rsidR="002C4E0D" w:rsidRPr="006456CE" w:rsidRDefault="002C4E0D">
            <w:pPr>
              <w:pStyle w:val="acctfourfigures"/>
              <w:tabs>
                <w:tab w:val="clear" w:pos="765"/>
              </w:tabs>
              <w:spacing w:line="240" w:lineRule="atLeast"/>
              <w:ind w:right="11"/>
              <w:jc w:val="center"/>
              <w:rPr>
                <w:rFonts w:cs="Times New Roman"/>
                <w:szCs w:val="22"/>
              </w:rPr>
            </w:pPr>
            <w:r w:rsidRPr="00EC65EE">
              <w:rPr>
                <w:rFonts w:cs="Times New Roman"/>
                <w:szCs w:val="22"/>
              </w:rPr>
              <w:t>202</w:t>
            </w:r>
            <w:r>
              <w:rPr>
                <w:rFonts w:cs="Times New Roman"/>
                <w:szCs w:val="22"/>
              </w:rPr>
              <w:t>4</w:t>
            </w:r>
          </w:p>
        </w:tc>
        <w:tc>
          <w:tcPr>
            <w:tcW w:w="180" w:type="dxa"/>
            <w:vAlign w:val="bottom"/>
          </w:tcPr>
          <w:p w14:paraId="546608CD" w14:textId="77777777" w:rsidR="002C4E0D" w:rsidRPr="006456CE" w:rsidRDefault="002C4E0D">
            <w:pPr>
              <w:pStyle w:val="acctfourfigures"/>
              <w:tabs>
                <w:tab w:val="clear" w:pos="765"/>
              </w:tabs>
              <w:spacing w:line="240" w:lineRule="atLeast"/>
              <w:jc w:val="center"/>
              <w:rPr>
                <w:rFonts w:cs="Times New Roman"/>
                <w:szCs w:val="22"/>
              </w:rPr>
            </w:pPr>
          </w:p>
        </w:tc>
        <w:tc>
          <w:tcPr>
            <w:tcW w:w="1350" w:type="dxa"/>
            <w:tcBorders>
              <w:top w:val="single" w:sz="4" w:space="0" w:color="auto"/>
            </w:tcBorders>
            <w:vAlign w:val="bottom"/>
          </w:tcPr>
          <w:p w14:paraId="696C8134" w14:textId="77777777" w:rsidR="002C4E0D" w:rsidRPr="006456CE" w:rsidRDefault="002C4E0D">
            <w:pPr>
              <w:pStyle w:val="acctfourfigures"/>
              <w:tabs>
                <w:tab w:val="clear" w:pos="765"/>
              </w:tabs>
              <w:spacing w:line="240" w:lineRule="atLeast"/>
              <w:ind w:right="11"/>
              <w:jc w:val="center"/>
              <w:rPr>
                <w:rFonts w:cs="Times New Roman"/>
                <w:szCs w:val="22"/>
              </w:rPr>
            </w:pPr>
            <w:r w:rsidRPr="006456CE">
              <w:rPr>
                <w:rFonts w:cs="Times New Roman"/>
                <w:szCs w:val="22"/>
              </w:rPr>
              <w:t xml:space="preserve">Profit </w:t>
            </w:r>
          </w:p>
          <w:p w14:paraId="02A594D7" w14:textId="77777777" w:rsidR="002C4E0D" w:rsidRPr="006456CE" w:rsidRDefault="002C4E0D">
            <w:pPr>
              <w:pStyle w:val="acctfourfigures"/>
              <w:tabs>
                <w:tab w:val="clear" w:pos="765"/>
              </w:tabs>
              <w:spacing w:line="240" w:lineRule="atLeast"/>
              <w:ind w:right="11"/>
              <w:jc w:val="center"/>
              <w:rPr>
                <w:rFonts w:cs="Times New Roman"/>
                <w:szCs w:val="22"/>
              </w:rPr>
            </w:pPr>
            <w:r w:rsidRPr="006456CE">
              <w:rPr>
                <w:rFonts w:cs="Times New Roman"/>
                <w:szCs w:val="22"/>
              </w:rPr>
              <w:t>or loss</w:t>
            </w:r>
          </w:p>
        </w:tc>
        <w:tc>
          <w:tcPr>
            <w:tcW w:w="229" w:type="dxa"/>
          </w:tcPr>
          <w:p w14:paraId="254BB3A1" w14:textId="77777777" w:rsidR="002C4E0D" w:rsidRPr="006456CE" w:rsidRDefault="002C4E0D">
            <w:pPr>
              <w:pStyle w:val="acctfourfigures"/>
              <w:tabs>
                <w:tab w:val="clear" w:pos="765"/>
              </w:tabs>
              <w:spacing w:line="240" w:lineRule="atLeast"/>
              <w:jc w:val="center"/>
              <w:rPr>
                <w:rFonts w:cs="Times New Roman"/>
                <w:szCs w:val="22"/>
              </w:rPr>
            </w:pPr>
          </w:p>
        </w:tc>
        <w:tc>
          <w:tcPr>
            <w:tcW w:w="1355" w:type="dxa"/>
          </w:tcPr>
          <w:p w14:paraId="6436F1D1" w14:textId="77777777" w:rsidR="002C4E0D" w:rsidRPr="00EC65EE" w:rsidRDefault="002C4E0D">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229" w:type="dxa"/>
            <w:vAlign w:val="bottom"/>
          </w:tcPr>
          <w:p w14:paraId="2AE7D6F6" w14:textId="77777777" w:rsidR="002C4E0D" w:rsidRPr="006456CE" w:rsidRDefault="002C4E0D">
            <w:pPr>
              <w:pStyle w:val="acctfourfigures"/>
              <w:tabs>
                <w:tab w:val="clear" w:pos="765"/>
              </w:tabs>
              <w:spacing w:line="240" w:lineRule="atLeast"/>
              <w:jc w:val="center"/>
              <w:rPr>
                <w:rFonts w:cs="Times New Roman"/>
                <w:szCs w:val="22"/>
              </w:rPr>
            </w:pPr>
          </w:p>
        </w:tc>
        <w:tc>
          <w:tcPr>
            <w:tcW w:w="1355" w:type="dxa"/>
            <w:vAlign w:val="bottom"/>
          </w:tcPr>
          <w:p w14:paraId="1B2E74C2" w14:textId="77777777" w:rsidR="002C4E0D" w:rsidRPr="00EC65EE" w:rsidRDefault="002C4E0D">
            <w:pPr>
              <w:pStyle w:val="acctfourfigures"/>
              <w:tabs>
                <w:tab w:val="clear" w:pos="765"/>
              </w:tabs>
              <w:spacing w:line="240" w:lineRule="atLeast"/>
              <w:ind w:left="-79" w:right="-79"/>
              <w:jc w:val="center"/>
              <w:rPr>
                <w:rFonts w:cs="Times New Roman"/>
                <w:szCs w:val="22"/>
              </w:rPr>
            </w:pPr>
            <w:r w:rsidRPr="00EC65EE">
              <w:rPr>
                <w:rFonts w:cs="Times New Roman"/>
                <w:szCs w:val="22"/>
              </w:rPr>
              <w:t xml:space="preserve">At </w:t>
            </w:r>
          </w:p>
          <w:p w14:paraId="590FCAAE" w14:textId="77777777" w:rsidR="008B24C5" w:rsidRPr="00EC65EE" w:rsidRDefault="008B24C5" w:rsidP="008B24C5">
            <w:pPr>
              <w:pStyle w:val="acctfourfigures"/>
              <w:tabs>
                <w:tab w:val="clear" w:pos="765"/>
              </w:tabs>
              <w:spacing w:line="240" w:lineRule="exact"/>
              <w:ind w:left="-79" w:right="-79"/>
              <w:jc w:val="center"/>
              <w:rPr>
                <w:rFonts w:cs="Times New Roman"/>
                <w:szCs w:val="22"/>
              </w:rPr>
            </w:pPr>
            <w:r w:rsidRPr="00EC65EE">
              <w:rPr>
                <w:rFonts w:cs="Times New Roman"/>
                <w:szCs w:val="22"/>
              </w:rPr>
              <w:t>3</w:t>
            </w:r>
            <w:r>
              <w:rPr>
                <w:rFonts w:cs="Times New Roman"/>
                <w:szCs w:val="22"/>
              </w:rPr>
              <w:t>0 June</w:t>
            </w:r>
          </w:p>
          <w:p w14:paraId="5FBB3924" w14:textId="77777777" w:rsidR="002C4E0D" w:rsidRPr="006456CE" w:rsidRDefault="002C4E0D">
            <w:pPr>
              <w:pStyle w:val="acctfourfigures"/>
              <w:tabs>
                <w:tab w:val="clear" w:pos="765"/>
              </w:tabs>
              <w:spacing w:line="240" w:lineRule="atLeast"/>
              <w:ind w:right="11"/>
              <w:jc w:val="center"/>
              <w:rPr>
                <w:rFonts w:cs="Times New Roman"/>
                <w:szCs w:val="22"/>
              </w:rPr>
            </w:pPr>
            <w:r w:rsidRPr="00EC65EE">
              <w:rPr>
                <w:rFonts w:cs="Times New Roman"/>
                <w:szCs w:val="22"/>
              </w:rPr>
              <w:t>202</w:t>
            </w:r>
            <w:r>
              <w:rPr>
                <w:rFonts w:cs="Times New Roman"/>
                <w:szCs w:val="22"/>
              </w:rPr>
              <w:t>4</w:t>
            </w:r>
          </w:p>
        </w:tc>
      </w:tr>
      <w:tr w:rsidR="002C4E0D" w:rsidRPr="006456CE" w14:paraId="2B36968A" w14:textId="77777777">
        <w:tc>
          <w:tcPr>
            <w:tcW w:w="3150" w:type="dxa"/>
            <w:vAlign w:val="bottom"/>
          </w:tcPr>
          <w:p w14:paraId="13C545C2" w14:textId="77777777" w:rsidR="002C4E0D" w:rsidRPr="006456CE" w:rsidRDefault="002C4E0D">
            <w:pPr>
              <w:spacing w:line="240" w:lineRule="atLeast"/>
              <w:ind w:right="-126"/>
              <w:rPr>
                <w:rFonts w:cs="Times New Roman"/>
                <w:b/>
                <w:bCs/>
                <w:i/>
                <w:iCs/>
                <w:szCs w:val="22"/>
              </w:rPr>
            </w:pPr>
          </w:p>
        </w:tc>
        <w:tc>
          <w:tcPr>
            <w:tcW w:w="1260" w:type="dxa"/>
            <w:vAlign w:val="bottom"/>
          </w:tcPr>
          <w:p w14:paraId="1211D1A3" w14:textId="77777777" w:rsidR="002C4E0D" w:rsidRPr="006456CE" w:rsidRDefault="002C4E0D">
            <w:pPr>
              <w:tabs>
                <w:tab w:val="decimal" w:pos="938"/>
              </w:tabs>
              <w:spacing w:line="240" w:lineRule="atLeast"/>
              <w:rPr>
                <w:rFonts w:cs="Times New Roman"/>
                <w:szCs w:val="22"/>
                <w:lang w:bidi="th-TH"/>
              </w:rPr>
            </w:pPr>
          </w:p>
        </w:tc>
        <w:tc>
          <w:tcPr>
            <w:tcW w:w="180" w:type="dxa"/>
            <w:vAlign w:val="bottom"/>
          </w:tcPr>
          <w:p w14:paraId="50A4097E" w14:textId="77777777" w:rsidR="002C4E0D" w:rsidRPr="006456CE" w:rsidRDefault="002C4E0D">
            <w:pPr>
              <w:pStyle w:val="acctfourfigures"/>
              <w:tabs>
                <w:tab w:val="clear" w:pos="765"/>
                <w:tab w:val="decimal" w:pos="938"/>
              </w:tabs>
              <w:spacing w:line="240" w:lineRule="atLeast"/>
              <w:rPr>
                <w:rFonts w:cs="Times New Roman"/>
                <w:szCs w:val="22"/>
              </w:rPr>
            </w:pPr>
          </w:p>
        </w:tc>
        <w:tc>
          <w:tcPr>
            <w:tcW w:w="2934" w:type="dxa"/>
            <w:gridSpan w:val="3"/>
            <w:vAlign w:val="bottom"/>
          </w:tcPr>
          <w:p w14:paraId="400D1837" w14:textId="6F0B5365" w:rsidR="002C4E0D" w:rsidRPr="006456CE" w:rsidRDefault="002C4E0D">
            <w:pPr>
              <w:pStyle w:val="acctfourfigures"/>
              <w:tabs>
                <w:tab w:val="clear" w:pos="765"/>
              </w:tabs>
              <w:spacing w:line="240" w:lineRule="atLeast"/>
              <w:jc w:val="center"/>
              <w:rPr>
                <w:rFonts w:cs="Times New Roman"/>
                <w:szCs w:val="22"/>
              </w:rPr>
            </w:pPr>
            <w:r w:rsidRPr="006456CE">
              <w:rPr>
                <w:rFonts w:cs="Times New Roman"/>
                <w:i/>
                <w:iCs/>
                <w:szCs w:val="22"/>
              </w:rPr>
              <w:t xml:space="preserve">(note </w:t>
            </w:r>
            <w:r>
              <w:rPr>
                <w:rFonts w:cs="Times New Roman"/>
                <w:i/>
                <w:iCs/>
                <w:szCs w:val="22"/>
              </w:rPr>
              <w:t>4</w:t>
            </w:r>
            <w:r w:rsidR="00AA49B0">
              <w:rPr>
                <w:rFonts w:cs="Times New Roman"/>
                <w:i/>
                <w:iCs/>
                <w:szCs w:val="22"/>
              </w:rPr>
              <w:t>1</w:t>
            </w:r>
            <w:r w:rsidRPr="006456CE">
              <w:rPr>
                <w:rFonts w:cs="Times New Roman"/>
                <w:i/>
                <w:iCs/>
                <w:szCs w:val="22"/>
              </w:rPr>
              <w:t>)</w:t>
            </w:r>
          </w:p>
        </w:tc>
        <w:tc>
          <w:tcPr>
            <w:tcW w:w="229" w:type="dxa"/>
            <w:vAlign w:val="bottom"/>
          </w:tcPr>
          <w:p w14:paraId="5166CFF8" w14:textId="77777777" w:rsidR="002C4E0D" w:rsidRPr="006456CE" w:rsidRDefault="002C4E0D">
            <w:pPr>
              <w:pStyle w:val="acctfourfigures"/>
              <w:tabs>
                <w:tab w:val="clear" w:pos="765"/>
                <w:tab w:val="decimal" w:pos="1028"/>
              </w:tabs>
              <w:spacing w:line="240" w:lineRule="atLeast"/>
              <w:rPr>
                <w:rFonts w:cs="Times New Roman"/>
                <w:szCs w:val="22"/>
              </w:rPr>
            </w:pPr>
          </w:p>
        </w:tc>
        <w:tc>
          <w:tcPr>
            <w:tcW w:w="1355" w:type="dxa"/>
            <w:vAlign w:val="bottom"/>
          </w:tcPr>
          <w:p w14:paraId="70453CB3" w14:textId="77777777" w:rsidR="002C4E0D" w:rsidRPr="006456CE" w:rsidRDefault="002C4E0D">
            <w:pPr>
              <w:pStyle w:val="acctfourfigures"/>
              <w:tabs>
                <w:tab w:val="clear" w:pos="765"/>
                <w:tab w:val="decimal" w:pos="1028"/>
              </w:tabs>
              <w:spacing w:line="240" w:lineRule="atLeast"/>
              <w:ind w:right="11"/>
              <w:rPr>
                <w:rFonts w:cs="Times New Roman"/>
                <w:szCs w:val="22"/>
              </w:rPr>
            </w:pPr>
          </w:p>
        </w:tc>
      </w:tr>
      <w:tr w:rsidR="002C4E0D" w:rsidRPr="006456CE" w14:paraId="4BF7821F" w14:textId="77777777">
        <w:tc>
          <w:tcPr>
            <w:tcW w:w="3150" w:type="dxa"/>
            <w:vAlign w:val="bottom"/>
          </w:tcPr>
          <w:p w14:paraId="6839FB2E" w14:textId="77777777" w:rsidR="002C4E0D" w:rsidRPr="006456CE" w:rsidRDefault="002C4E0D">
            <w:pPr>
              <w:spacing w:line="240" w:lineRule="atLeast"/>
              <w:ind w:right="-126"/>
              <w:rPr>
                <w:rFonts w:cs="Times New Roman"/>
                <w:b/>
                <w:bCs/>
                <w:i/>
                <w:iCs/>
                <w:szCs w:val="22"/>
              </w:rPr>
            </w:pPr>
          </w:p>
        </w:tc>
        <w:tc>
          <w:tcPr>
            <w:tcW w:w="5958" w:type="dxa"/>
            <w:gridSpan w:val="7"/>
            <w:vAlign w:val="bottom"/>
          </w:tcPr>
          <w:p w14:paraId="136605C1" w14:textId="77777777" w:rsidR="002C4E0D" w:rsidRPr="006456CE" w:rsidRDefault="002C4E0D">
            <w:pPr>
              <w:pStyle w:val="acctfourfigures"/>
              <w:tabs>
                <w:tab w:val="clear" w:pos="765"/>
              </w:tabs>
              <w:spacing w:line="240" w:lineRule="atLeast"/>
              <w:ind w:right="11"/>
              <w:jc w:val="center"/>
              <w:rPr>
                <w:rFonts w:cs="Times New Roman"/>
                <w:szCs w:val="22"/>
              </w:rPr>
            </w:pPr>
            <w:r w:rsidRPr="006456CE">
              <w:rPr>
                <w:rFonts w:cs="Times New Roman"/>
                <w:i/>
                <w:iCs/>
                <w:szCs w:val="22"/>
              </w:rPr>
              <w:t>(in thousand Baht)</w:t>
            </w:r>
          </w:p>
        </w:tc>
      </w:tr>
      <w:tr w:rsidR="002C4E0D" w:rsidRPr="006456CE" w14:paraId="59877DAD" w14:textId="77777777">
        <w:tc>
          <w:tcPr>
            <w:tcW w:w="3150" w:type="dxa"/>
            <w:vAlign w:val="bottom"/>
          </w:tcPr>
          <w:p w14:paraId="7147C443" w14:textId="77777777" w:rsidR="002C4E0D" w:rsidRPr="00541C73" w:rsidRDefault="002C4E0D">
            <w:pPr>
              <w:spacing w:line="240" w:lineRule="atLeast"/>
              <w:ind w:left="-77" w:right="-126"/>
              <w:rPr>
                <w:rFonts w:cs="Times New Roman"/>
                <w:b/>
                <w:bCs/>
                <w:i/>
                <w:iCs/>
                <w:szCs w:val="22"/>
              </w:rPr>
            </w:pPr>
            <w:r w:rsidRPr="00541C73">
              <w:rPr>
                <w:rFonts w:cs="Times New Roman"/>
                <w:b/>
                <w:bCs/>
                <w:i/>
                <w:iCs/>
                <w:szCs w:val="22"/>
              </w:rPr>
              <w:t>Deferred tax assets</w:t>
            </w:r>
          </w:p>
        </w:tc>
        <w:tc>
          <w:tcPr>
            <w:tcW w:w="1260" w:type="dxa"/>
            <w:vAlign w:val="bottom"/>
          </w:tcPr>
          <w:p w14:paraId="694138D8" w14:textId="77777777" w:rsidR="002C4E0D" w:rsidRPr="00541C73" w:rsidRDefault="002C4E0D">
            <w:pPr>
              <w:tabs>
                <w:tab w:val="decimal" w:pos="938"/>
              </w:tabs>
              <w:spacing w:line="240" w:lineRule="atLeast"/>
              <w:rPr>
                <w:rFonts w:cs="Times New Roman"/>
                <w:szCs w:val="22"/>
                <w:lang w:bidi="th-TH"/>
              </w:rPr>
            </w:pPr>
          </w:p>
        </w:tc>
        <w:tc>
          <w:tcPr>
            <w:tcW w:w="180" w:type="dxa"/>
            <w:vAlign w:val="bottom"/>
          </w:tcPr>
          <w:p w14:paraId="062EB613" w14:textId="77777777" w:rsidR="002C4E0D" w:rsidRPr="00541C73" w:rsidRDefault="002C4E0D">
            <w:pPr>
              <w:pStyle w:val="acctfourfigures"/>
              <w:tabs>
                <w:tab w:val="clear" w:pos="765"/>
                <w:tab w:val="decimal" w:pos="938"/>
              </w:tabs>
              <w:spacing w:line="240" w:lineRule="atLeast"/>
              <w:rPr>
                <w:rFonts w:cs="Times New Roman"/>
                <w:szCs w:val="22"/>
              </w:rPr>
            </w:pPr>
          </w:p>
        </w:tc>
        <w:tc>
          <w:tcPr>
            <w:tcW w:w="1350" w:type="dxa"/>
            <w:vAlign w:val="bottom"/>
          </w:tcPr>
          <w:p w14:paraId="490BB731" w14:textId="77777777" w:rsidR="002C4E0D" w:rsidRPr="00541C73" w:rsidRDefault="002C4E0D">
            <w:pPr>
              <w:pStyle w:val="acctfourfigures"/>
              <w:tabs>
                <w:tab w:val="clear" w:pos="765"/>
                <w:tab w:val="decimal" w:pos="1028"/>
              </w:tabs>
              <w:spacing w:line="240" w:lineRule="atLeast"/>
              <w:ind w:right="11"/>
              <w:rPr>
                <w:rFonts w:cs="Times New Roman"/>
                <w:szCs w:val="22"/>
              </w:rPr>
            </w:pPr>
          </w:p>
        </w:tc>
        <w:tc>
          <w:tcPr>
            <w:tcW w:w="229" w:type="dxa"/>
          </w:tcPr>
          <w:p w14:paraId="617FA6CB" w14:textId="77777777" w:rsidR="002C4E0D" w:rsidRPr="00541C73" w:rsidRDefault="002C4E0D">
            <w:pPr>
              <w:pStyle w:val="acctfourfigures"/>
              <w:tabs>
                <w:tab w:val="clear" w:pos="765"/>
                <w:tab w:val="decimal" w:pos="1028"/>
              </w:tabs>
              <w:spacing w:line="240" w:lineRule="atLeast"/>
              <w:rPr>
                <w:rFonts w:cs="Times New Roman"/>
                <w:szCs w:val="22"/>
              </w:rPr>
            </w:pPr>
          </w:p>
        </w:tc>
        <w:tc>
          <w:tcPr>
            <w:tcW w:w="1355" w:type="dxa"/>
          </w:tcPr>
          <w:p w14:paraId="792EAB56" w14:textId="77777777" w:rsidR="002C4E0D" w:rsidRPr="00541C73" w:rsidRDefault="002C4E0D">
            <w:pPr>
              <w:pStyle w:val="acctfourfigures"/>
              <w:tabs>
                <w:tab w:val="clear" w:pos="765"/>
                <w:tab w:val="decimal" w:pos="1028"/>
              </w:tabs>
              <w:spacing w:line="240" w:lineRule="atLeast"/>
              <w:rPr>
                <w:rFonts w:cs="Times New Roman"/>
                <w:szCs w:val="22"/>
              </w:rPr>
            </w:pPr>
          </w:p>
        </w:tc>
        <w:tc>
          <w:tcPr>
            <w:tcW w:w="229" w:type="dxa"/>
            <w:vAlign w:val="bottom"/>
          </w:tcPr>
          <w:p w14:paraId="0E6FEA2C" w14:textId="77777777" w:rsidR="002C4E0D" w:rsidRPr="00541C73" w:rsidRDefault="002C4E0D">
            <w:pPr>
              <w:pStyle w:val="acctfourfigures"/>
              <w:tabs>
                <w:tab w:val="clear" w:pos="765"/>
                <w:tab w:val="decimal" w:pos="1028"/>
              </w:tabs>
              <w:spacing w:line="240" w:lineRule="atLeast"/>
              <w:rPr>
                <w:rFonts w:cs="Times New Roman"/>
                <w:szCs w:val="22"/>
              </w:rPr>
            </w:pPr>
          </w:p>
        </w:tc>
        <w:tc>
          <w:tcPr>
            <w:tcW w:w="1355" w:type="dxa"/>
            <w:vAlign w:val="bottom"/>
          </w:tcPr>
          <w:p w14:paraId="76774B0F" w14:textId="77777777" w:rsidR="002C4E0D" w:rsidRPr="00541C73" w:rsidRDefault="002C4E0D">
            <w:pPr>
              <w:pStyle w:val="acctfourfigures"/>
              <w:tabs>
                <w:tab w:val="clear" w:pos="765"/>
                <w:tab w:val="decimal" w:pos="1028"/>
              </w:tabs>
              <w:spacing w:line="240" w:lineRule="atLeast"/>
              <w:ind w:right="11"/>
              <w:rPr>
                <w:rFonts w:cs="Times New Roman"/>
                <w:szCs w:val="22"/>
              </w:rPr>
            </w:pPr>
          </w:p>
        </w:tc>
      </w:tr>
      <w:tr w:rsidR="0041406D" w:rsidRPr="00EB3AC2" w14:paraId="5477BDA2" w14:textId="77777777">
        <w:tc>
          <w:tcPr>
            <w:tcW w:w="3150" w:type="dxa"/>
            <w:vAlign w:val="bottom"/>
          </w:tcPr>
          <w:p w14:paraId="3DED402C" w14:textId="77777777" w:rsidR="0041406D" w:rsidRPr="00541C73" w:rsidRDefault="0041406D" w:rsidP="0041406D">
            <w:pPr>
              <w:spacing w:line="240" w:lineRule="atLeast"/>
              <w:ind w:left="-77" w:right="-126"/>
              <w:rPr>
                <w:rFonts w:cs="Times New Roman"/>
                <w:szCs w:val="22"/>
              </w:rPr>
            </w:pPr>
            <w:r w:rsidRPr="00541C73">
              <w:rPr>
                <w:rFonts w:cs="Times New Roman"/>
                <w:szCs w:val="22"/>
              </w:rPr>
              <w:t>Investments</w:t>
            </w:r>
          </w:p>
        </w:tc>
        <w:tc>
          <w:tcPr>
            <w:tcW w:w="1260" w:type="dxa"/>
          </w:tcPr>
          <w:p w14:paraId="51C3A828" w14:textId="77777777" w:rsidR="0041406D" w:rsidRPr="00541C73" w:rsidRDefault="0041406D" w:rsidP="0041406D">
            <w:pPr>
              <w:pStyle w:val="acctfourfigures"/>
              <w:tabs>
                <w:tab w:val="clear" w:pos="765"/>
                <w:tab w:val="decimal" w:pos="1130"/>
              </w:tabs>
              <w:spacing w:line="240" w:lineRule="atLeast"/>
              <w:ind w:right="11"/>
              <w:rPr>
                <w:rFonts w:cs="Times New Roman"/>
                <w:szCs w:val="22"/>
              </w:rPr>
            </w:pPr>
            <w:r w:rsidRPr="00541C73">
              <w:rPr>
                <w:rFonts w:cs="Times New Roman"/>
                <w:szCs w:val="22"/>
              </w:rPr>
              <w:t>4,064</w:t>
            </w:r>
          </w:p>
        </w:tc>
        <w:tc>
          <w:tcPr>
            <w:tcW w:w="180" w:type="dxa"/>
            <w:vAlign w:val="bottom"/>
          </w:tcPr>
          <w:p w14:paraId="5A16EE02" w14:textId="77777777" w:rsidR="0041406D" w:rsidRPr="00541C73" w:rsidRDefault="0041406D" w:rsidP="0041406D">
            <w:pPr>
              <w:pStyle w:val="acctfourfigures"/>
              <w:tabs>
                <w:tab w:val="clear" w:pos="765"/>
                <w:tab w:val="decimal" w:pos="1130"/>
              </w:tabs>
              <w:spacing w:line="240" w:lineRule="atLeast"/>
              <w:ind w:right="101"/>
              <w:rPr>
                <w:rFonts w:cs="Times New Roman"/>
                <w:szCs w:val="22"/>
              </w:rPr>
            </w:pPr>
          </w:p>
        </w:tc>
        <w:tc>
          <w:tcPr>
            <w:tcW w:w="1350" w:type="dxa"/>
          </w:tcPr>
          <w:p w14:paraId="3CB596A6" w14:textId="2C84A898" w:rsidR="0041406D" w:rsidRPr="00AA6956" w:rsidRDefault="0041406D" w:rsidP="0041406D">
            <w:pPr>
              <w:pStyle w:val="acctfourfigures"/>
              <w:tabs>
                <w:tab w:val="clear" w:pos="765"/>
                <w:tab w:val="decimal" w:pos="1130"/>
              </w:tabs>
              <w:spacing w:line="240" w:lineRule="atLeast"/>
              <w:ind w:right="11"/>
              <w:rPr>
                <w:rFonts w:cs="Times New Roman"/>
                <w:szCs w:val="22"/>
                <w:lang w:val="en-US" w:bidi="th-TH"/>
              </w:rPr>
            </w:pPr>
            <w:r w:rsidRPr="00AA6956">
              <w:rPr>
                <w:rFonts w:cs="Times New Roman"/>
                <w:szCs w:val="22"/>
              </w:rPr>
              <w:t>(432)</w:t>
            </w:r>
          </w:p>
        </w:tc>
        <w:tc>
          <w:tcPr>
            <w:tcW w:w="229" w:type="dxa"/>
          </w:tcPr>
          <w:p w14:paraId="1D612291" w14:textId="77777777" w:rsidR="0041406D" w:rsidRPr="00541C73" w:rsidRDefault="0041406D" w:rsidP="0041406D">
            <w:pPr>
              <w:pStyle w:val="acctfourfigures"/>
              <w:tabs>
                <w:tab w:val="clear" w:pos="765"/>
                <w:tab w:val="decimal" w:pos="1130"/>
              </w:tabs>
              <w:spacing w:line="240" w:lineRule="atLeast"/>
              <w:ind w:right="101"/>
              <w:rPr>
                <w:rFonts w:cs="Times New Roman"/>
                <w:szCs w:val="22"/>
              </w:rPr>
            </w:pPr>
          </w:p>
        </w:tc>
        <w:tc>
          <w:tcPr>
            <w:tcW w:w="1355" w:type="dxa"/>
          </w:tcPr>
          <w:p w14:paraId="3277DA5C" w14:textId="784491AD" w:rsidR="0041406D" w:rsidRPr="00541C73" w:rsidRDefault="0041406D" w:rsidP="0041406D">
            <w:pPr>
              <w:pStyle w:val="acctfourfigures"/>
              <w:tabs>
                <w:tab w:val="clear" w:pos="765"/>
                <w:tab w:val="decimal" w:pos="1130"/>
              </w:tabs>
              <w:spacing w:line="240" w:lineRule="atLeast"/>
              <w:ind w:right="11"/>
              <w:rPr>
                <w:rFonts w:cs="Times New Roman"/>
                <w:szCs w:val="22"/>
              </w:rPr>
            </w:pPr>
            <w:r w:rsidRPr="00AA6956">
              <w:rPr>
                <w:rFonts w:cs="Times New Roman"/>
                <w:szCs w:val="22"/>
              </w:rPr>
              <w:t>(242)</w:t>
            </w:r>
          </w:p>
        </w:tc>
        <w:tc>
          <w:tcPr>
            <w:tcW w:w="229" w:type="dxa"/>
          </w:tcPr>
          <w:p w14:paraId="3B00D26A" w14:textId="77777777" w:rsidR="0041406D" w:rsidRPr="00541C73" w:rsidRDefault="0041406D" w:rsidP="0041406D">
            <w:pPr>
              <w:pStyle w:val="acctfourfigures"/>
              <w:tabs>
                <w:tab w:val="clear" w:pos="765"/>
                <w:tab w:val="decimal" w:pos="1130"/>
              </w:tabs>
              <w:spacing w:line="240" w:lineRule="atLeast"/>
              <w:ind w:right="101"/>
              <w:rPr>
                <w:rFonts w:cs="Times New Roman"/>
                <w:szCs w:val="22"/>
              </w:rPr>
            </w:pPr>
          </w:p>
        </w:tc>
        <w:tc>
          <w:tcPr>
            <w:tcW w:w="1355" w:type="dxa"/>
          </w:tcPr>
          <w:p w14:paraId="299501EE" w14:textId="79959E78" w:rsidR="0041406D" w:rsidRPr="00541C73" w:rsidRDefault="0041406D" w:rsidP="0041406D">
            <w:pPr>
              <w:pStyle w:val="acctfourfigures"/>
              <w:tabs>
                <w:tab w:val="clear" w:pos="765"/>
                <w:tab w:val="decimal" w:pos="1130"/>
              </w:tabs>
              <w:spacing w:line="240" w:lineRule="atLeast"/>
              <w:ind w:right="11"/>
              <w:rPr>
                <w:rFonts w:cs="Times New Roman"/>
                <w:szCs w:val="22"/>
              </w:rPr>
            </w:pPr>
            <w:r w:rsidRPr="00AA6956">
              <w:rPr>
                <w:rFonts w:cs="Times New Roman"/>
                <w:szCs w:val="22"/>
              </w:rPr>
              <w:t>3,390</w:t>
            </w:r>
          </w:p>
        </w:tc>
      </w:tr>
      <w:tr w:rsidR="002C4E0D" w:rsidRPr="00EB3AC2" w14:paraId="3ACBDCFB" w14:textId="77777777">
        <w:tc>
          <w:tcPr>
            <w:tcW w:w="3150" w:type="dxa"/>
            <w:vAlign w:val="bottom"/>
          </w:tcPr>
          <w:p w14:paraId="10B2D635" w14:textId="77777777" w:rsidR="002C4E0D" w:rsidRPr="00541C73" w:rsidRDefault="002C4E0D">
            <w:pPr>
              <w:spacing w:line="240" w:lineRule="atLeast"/>
              <w:ind w:left="-77" w:right="-126"/>
              <w:rPr>
                <w:rFonts w:cs="Times New Roman"/>
                <w:szCs w:val="22"/>
              </w:rPr>
            </w:pPr>
            <w:r w:rsidRPr="00541C73">
              <w:rPr>
                <w:rFonts w:cs="Times New Roman"/>
                <w:szCs w:val="22"/>
              </w:rPr>
              <w:t>Loans to customers and accrued</w:t>
            </w:r>
          </w:p>
        </w:tc>
        <w:tc>
          <w:tcPr>
            <w:tcW w:w="1260" w:type="dxa"/>
          </w:tcPr>
          <w:p w14:paraId="37D06760" w14:textId="77777777" w:rsidR="002C4E0D" w:rsidRPr="00541C73" w:rsidRDefault="002C4E0D">
            <w:pPr>
              <w:pStyle w:val="acctfourfigures"/>
              <w:tabs>
                <w:tab w:val="clear" w:pos="765"/>
                <w:tab w:val="decimal" w:pos="1130"/>
              </w:tabs>
              <w:spacing w:line="240" w:lineRule="atLeast"/>
              <w:ind w:right="11"/>
              <w:rPr>
                <w:rFonts w:cs="Times New Roman"/>
                <w:szCs w:val="22"/>
              </w:rPr>
            </w:pPr>
          </w:p>
        </w:tc>
        <w:tc>
          <w:tcPr>
            <w:tcW w:w="180" w:type="dxa"/>
            <w:vAlign w:val="bottom"/>
          </w:tcPr>
          <w:p w14:paraId="511AA996" w14:textId="77777777" w:rsidR="002C4E0D" w:rsidRPr="00541C73" w:rsidRDefault="002C4E0D">
            <w:pPr>
              <w:pStyle w:val="acctfourfigures"/>
              <w:tabs>
                <w:tab w:val="clear" w:pos="765"/>
                <w:tab w:val="decimal" w:pos="1130"/>
              </w:tabs>
              <w:spacing w:line="240" w:lineRule="atLeast"/>
              <w:ind w:right="101"/>
              <w:rPr>
                <w:rFonts w:cs="Times New Roman"/>
                <w:szCs w:val="22"/>
              </w:rPr>
            </w:pPr>
          </w:p>
        </w:tc>
        <w:tc>
          <w:tcPr>
            <w:tcW w:w="1350" w:type="dxa"/>
          </w:tcPr>
          <w:p w14:paraId="06E8C5EC" w14:textId="77777777" w:rsidR="002C4E0D" w:rsidRPr="00541C73" w:rsidRDefault="002C4E0D">
            <w:pPr>
              <w:pStyle w:val="acctfourfigures"/>
              <w:tabs>
                <w:tab w:val="clear" w:pos="765"/>
                <w:tab w:val="decimal" w:pos="1130"/>
              </w:tabs>
              <w:spacing w:line="240" w:lineRule="atLeast"/>
              <w:ind w:right="11"/>
              <w:rPr>
                <w:rFonts w:cs="Times New Roman"/>
                <w:szCs w:val="22"/>
              </w:rPr>
            </w:pPr>
          </w:p>
        </w:tc>
        <w:tc>
          <w:tcPr>
            <w:tcW w:w="229" w:type="dxa"/>
          </w:tcPr>
          <w:p w14:paraId="2AFDADD3" w14:textId="77777777" w:rsidR="002C4E0D" w:rsidRPr="00541C73" w:rsidRDefault="002C4E0D">
            <w:pPr>
              <w:pStyle w:val="acctfourfigures"/>
              <w:tabs>
                <w:tab w:val="clear" w:pos="765"/>
                <w:tab w:val="decimal" w:pos="1130"/>
              </w:tabs>
              <w:spacing w:line="240" w:lineRule="atLeast"/>
              <w:ind w:right="101"/>
              <w:rPr>
                <w:rFonts w:cs="Times New Roman"/>
                <w:szCs w:val="22"/>
              </w:rPr>
            </w:pPr>
          </w:p>
        </w:tc>
        <w:tc>
          <w:tcPr>
            <w:tcW w:w="1355" w:type="dxa"/>
          </w:tcPr>
          <w:p w14:paraId="61024F3E" w14:textId="77777777" w:rsidR="002C4E0D" w:rsidRPr="00541C73" w:rsidRDefault="002C4E0D">
            <w:pPr>
              <w:pStyle w:val="acctfourfigures"/>
              <w:tabs>
                <w:tab w:val="clear" w:pos="765"/>
                <w:tab w:val="decimal" w:pos="1130"/>
              </w:tabs>
              <w:spacing w:line="240" w:lineRule="atLeast"/>
              <w:ind w:right="11"/>
              <w:rPr>
                <w:rFonts w:cs="Times New Roman"/>
                <w:szCs w:val="22"/>
              </w:rPr>
            </w:pPr>
          </w:p>
        </w:tc>
        <w:tc>
          <w:tcPr>
            <w:tcW w:w="229" w:type="dxa"/>
            <w:vAlign w:val="bottom"/>
          </w:tcPr>
          <w:p w14:paraId="30A6E454" w14:textId="77777777" w:rsidR="002C4E0D" w:rsidRPr="00541C73" w:rsidRDefault="002C4E0D">
            <w:pPr>
              <w:pStyle w:val="acctfourfigures"/>
              <w:tabs>
                <w:tab w:val="clear" w:pos="765"/>
                <w:tab w:val="decimal" w:pos="1130"/>
              </w:tabs>
              <w:spacing w:line="240" w:lineRule="atLeast"/>
              <w:ind w:right="101"/>
              <w:rPr>
                <w:rFonts w:cs="Times New Roman"/>
                <w:szCs w:val="22"/>
              </w:rPr>
            </w:pPr>
          </w:p>
        </w:tc>
        <w:tc>
          <w:tcPr>
            <w:tcW w:w="1355" w:type="dxa"/>
          </w:tcPr>
          <w:p w14:paraId="0D922616" w14:textId="77777777" w:rsidR="002C4E0D" w:rsidRPr="00541C73" w:rsidRDefault="002C4E0D">
            <w:pPr>
              <w:pStyle w:val="acctfourfigures"/>
              <w:tabs>
                <w:tab w:val="clear" w:pos="765"/>
                <w:tab w:val="decimal" w:pos="1130"/>
              </w:tabs>
              <w:spacing w:line="240" w:lineRule="atLeast"/>
              <w:ind w:right="11"/>
              <w:rPr>
                <w:rFonts w:cs="Times New Roman"/>
                <w:szCs w:val="22"/>
              </w:rPr>
            </w:pPr>
          </w:p>
        </w:tc>
      </w:tr>
      <w:tr w:rsidR="00180A4E" w:rsidRPr="00EB3AC2" w14:paraId="0A833EAF" w14:textId="77777777">
        <w:tc>
          <w:tcPr>
            <w:tcW w:w="3150" w:type="dxa"/>
            <w:vAlign w:val="bottom"/>
          </w:tcPr>
          <w:p w14:paraId="39E94B7F" w14:textId="77777777" w:rsidR="00180A4E" w:rsidRPr="00541C73" w:rsidRDefault="00180A4E" w:rsidP="00180A4E">
            <w:pPr>
              <w:spacing w:line="240" w:lineRule="atLeast"/>
              <w:ind w:left="-77" w:right="-126"/>
              <w:rPr>
                <w:rFonts w:eastAsia="MS Mincho" w:cs="Times New Roman"/>
                <w:szCs w:val="22"/>
                <w:lang w:eastAsia="th-TH"/>
              </w:rPr>
            </w:pPr>
            <w:r w:rsidRPr="00541C73">
              <w:rPr>
                <w:rFonts w:cs="Times New Roman"/>
                <w:szCs w:val="22"/>
              </w:rPr>
              <w:t xml:space="preserve">   interest receivables</w:t>
            </w:r>
          </w:p>
        </w:tc>
        <w:tc>
          <w:tcPr>
            <w:tcW w:w="1260" w:type="dxa"/>
          </w:tcPr>
          <w:p w14:paraId="46021776" w14:textId="77777777" w:rsidR="00180A4E" w:rsidRPr="00541C73" w:rsidRDefault="00180A4E" w:rsidP="00180A4E">
            <w:pPr>
              <w:pStyle w:val="acctfourfigures"/>
              <w:tabs>
                <w:tab w:val="clear" w:pos="765"/>
                <w:tab w:val="decimal" w:pos="1094"/>
              </w:tabs>
              <w:spacing w:line="240" w:lineRule="atLeast"/>
              <w:rPr>
                <w:rFonts w:cs="Times New Roman"/>
                <w:szCs w:val="22"/>
              </w:rPr>
            </w:pPr>
            <w:r w:rsidRPr="00541C73">
              <w:rPr>
                <w:rFonts w:cs="Times New Roman"/>
                <w:szCs w:val="22"/>
              </w:rPr>
              <w:t>138,075</w:t>
            </w:r>
          </w:p>
        </w:tc>
        <w:tc>
          <w:tcPr>
            <w:tcW w:w="180" w:type="dxa"/>
            <w:vAlign w:val="bottom"/>
          </w:tcPr>
          <w:p w14:paraId="594AD8EA"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0" w:type="dxa"/>
          </w:tcPr>
          <w:p w14:paraId="27707B0D" w14:textId="18ED40AB" w:rsidR="00180A4E" w:rsidRPr="00541C73" w:rsidRDefault="00180A4E" w:rsidP="00180A4E">
            <w:pPr>
              <w:pStyle w:val="acctfourfigures"/>
              <w:tabs>
                <w:tab w:val="clear" w:pos="765"/>
                <w:tab w:val="decimal" w:pos="1130"/>
              </w:tabs>
              <w:spacing w:line="240" w:lineRule="atLeast"/>
              <w:ind w:right="11"/>
              <w:rPr>
                <w:rFonts w:cs="Times New Roman"/>
                <w:szCs w:val="22"/>
              </w:rPr>
            </w:pPr>
            <w:r w:rsidRPr="00AA6956">
              <w:rPr>
                <w:rFonts w:cs="Times New Roman"/>
                <w:szCs w:val="22"/>
              </w:rPr>
              <w:t>(138,075)</w:t>
            </w:r>
          </w:p>
        </w:tc>
        <w:tc>
          <w:tcPr>
            <w:tcW w:w="229" w:type="dxa"/>
          </w:tcPr>
          <w:p w14:paraId="212D66BC"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5" w:type="dxa"/>
          </w:tcPr>
          <w:p w14:paraId="65CAF8EF" w14:textId="60D6AC2C" w:rsidR="00180A4E" w:rsidRPr="00541C73" w:rsidRDefault="00180A4E" w:rsidP="00180A4E">
            <w:pPr>
              <w:pStyle w:val="acctfourfigures"/>
              <w:tabs>
                <w:tab w:val="clear" w:pos="765"/>
                <w:tab w:val="decimal" w:pos="1130"/>
              </w:tabs>
              <w:spacing w:line="240" w:lineRule="atLeast"/>
              <w:rPr>
                <w:rFonts w:cs="Times New Roman"/>
                <w:szCs w:val="22"/>
              </w:rPr>
            </w:pPr>
            <w:r w:rsidRPr="00AA6956">
              <w:rPr>
                <w:rFonts w:cs="Times New Roman"/>
                <w:szCs w:val="22"/>
              </w:rPr>
              <w:t>-</w:t>
            </w:r>
          </w:p>
        </w:tc>
        <w:tc>
          <w:tcPr>
            <w:tcW w:w="229" w:type="dxa"/>
          </w:tcPr>
          <w:p w14:paraId="36BCE355"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5" w:type="dxa"/>
          </w:tcPr>
          <w:p w14:paraId="076A0D0C" w14:textId="2697FBD6" w:rsidR="00180A4E" w:rsidRPr="00541C73" w:rsidRDefault="00180A4E" w:rsidP="00180A4E">
            <w:pPr>
              <w:pStyle w:val="acctfourfigures"/>
              <w:tabs>
                <w:tab w:val="clear" w:pos="765"/>
                <w:tab w:val="decimal" w:pos="1130"/>
              </w:tabs>
              <w:spacing w:line="240" w:lineRule="atLeast"/>
              <w:rPr>
                <w:rFonts w:cs="Times New Roman"/>
                <w:szCs w:val="22"/>
              </w:rPr>
            </w:pPr>
            <w:r w:rsidRPr="00AA6956">
              <w:rPr>
                <w:rFonts w:cs="Times New Roman"/>
                <w:szCs w:val="22"/>
              </w:rPr>
              <w:t>-</w:t>
            </w:r>
          </w:p>
        </w:tc>
      </w:tr>
      <w:tr w:rsidR="00180A4E" w:rsidRPr="00EB3AC2" w14:paraId="653B499E" w14:textId="77777777">
        <w:tc>
          <w:tcPr>
            <w:tcW w:w="3150" w:type="dxa"/>
            <w:vAlign w:val="bottom"/>
          </w:tcPr>
          <w:p w14:paraId="68087153" w14:textId="77777777" w:rsidR="00180A4E" w:rsidRPr="00541C73" w:rsidRDefault="00180A4E" w:rsidP="00180A4E">
            <w:pPr>
              <w:pStyle w:val="acctfourfigures"/>
              <w:tabs>
                <w:tab w:val="clear" w:pos="765"/>
                <w:tab w:val="decimal" w:pos="1130"/>
              </w:tabs>
              <w:spacing w:line="240" w:lineRule="atLeast"/>
              <w:ind w:left="-77" w:right="11"/>
              <w:rPr>
                <w:rFonts w:cs="Times New Roman"/>
                <w:szCs w:val="22"/>
              </w:rPr>
            </w:pPr>
            <w:r w:rsidRPr="00541C73">
              <w:rPr>
                <w:rFonts w:cs="Times New Roman"/>
                <w:szCs w:val="22"/>
              </w:rPr>
              <w:t>Properties for sale</w:t>
            </w:r>
          </w:p>
        </w:tc>
        <w:tc>
          <w:tcPr>
            <w:tcW w:w="1260" w:type="dxa"/>
          </w:tcPr>
          <w:p w14:paraId="26F06E5F" w14:textId="77777777" w:rsidR="00180A4E" w:rsidRPr="00541C73" w:rsidRDefault="00180A4E" w:rsidP="00180A4E">
            <w:pPr>
              <w:pStyle w:val="acctfourfigures"/>
              <w:tabs>
                <w:tab w:val="clear" w:pos="765"/>
                <w:tab w:val="decimal" w:pos="1130"/>
              </w:tabs>
              <w:spacing w:line="240" w:lineRule="atLeast"/>
              <w:rPr>
                <w:rFonts w:cs="Times New Roman"/>
                <w:szCs w:val="22"/>
              </w:rPr>
            </w:pPr>
            <w:r w:rsidRPr="00541C73">
              <w:rPr>
                <w:rFonts w:cs="Times New Roman"/>
                <w:szCs w:val="22"/>
              </w:rPr>
              <w:t>3,743</w:t>
            </w:r>
          </w:p>
        </w:tc>
        <w:tc>
          <w:tcPr>
            <w:tcW w:w="180" w:type="dxa"/>
            <w:vAlign w:val="bottom"/>
          </w:tcPr>
          <w:p w14:paraId="70C6F798"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0" w:type="dxa"/>
          </w:tcPr>
          <w:p w14:paraId="1C156E31" w14:textId="2FA51124" w:rsidR="00180A4E" w:rsidRPr="00541C73" w:rsidRDefault="00180A4E" w:rsidP="00180A4E">
            <w:pPr>
              <w:pStyle w:val="acctfourfigures"/>
              <w:tabs>
                <w:tab w:val="clear" w:pos="765"/>
                <w:tab w:val="decimal" w:pos="1130"/>
              </w:tabs>
              <w:spacing w:line="240" w:lineRule="atLeast"/>
              <w:ind w:right="11"/>
              <w:rPr>
                <w:rFonts w:cs="Times New Roman"/>
                <w:szCs w:val="22"/>
              </w:rPr>
            </w:pPr>
            <w:r w:rsidRPr="00AA6956">
              <w:rPr>
                <w:rFonts w:cs="Times New Roman"/>
                <w:szCs w:val="22"/>
              </w:rPr>
              <w:t>(565)</w:t>
            </w:r>
          </w:p>
        </w:tc>
        <w:tc>
          <w:tcPr>
            <w:tcW w:w="229" w:type="dxa"/>
          </w:tcPr>
          <w:p w14:paraId="7D311DE5"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5" w:type="dxa"/>
          </w:tcPr>
          <w:p w14:paraId="6054E110" w14:textId="6A8F6818" w:rsidR="00180A4E" w:rsidRPr="00541C73" w:rsidRDefault="00180A4E" w:rsidP="00180A4E">
            <w:pPr>
              <w:pStyle w:val="acctfourfigures"/>
              <w:tabs>
                <w:tab w:val="clear" w:pos="765"/>
                <w:tab w:val="decimal" w:pos="1130"/>
              </w:tabs>
              <w:spacing w:line="240" w:lineRule="atLeast"/>
              <w:rPr>
                <w:rFonts w:cs="Times New Roman"/>
                <w:szCs w:val="22"/>
              </w:rPr>
            </w:pPr>
            <w:r w:rsidRPr="00AA6956">
              <w:rPr>
                <w:rFonts w:cs="Times New Roman"/>
                <w:szCs w:val="22"/>
              </w:rPr>
              <w:t>-</w:t>
            </w:r>
          </w:p>
        </w:tc>
        <w:tc>
          <w:tcPr>
            <w:tcW w:w="229" w:type="dxa"/>
          </w:tcPr>
          <w:p w14:paraId="334AFADB"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5" w:type="dxa"/>
          </w:tcPr>
          <w:p w14:paraId="5E866771" w14:textId="1A994EA4" w:rsidR="00180A4E" w:rsidRPr="00541C73" w:rsidRDefault="00180A4E" w:rsidP="00180A4E">
            <w:pPr>
              <w:pStyle w:val="acctfourfigures"/>
              <w:tabs>
                <w:tab w:val="clear" w:pos="765"/>
                <w:tab w:val="decimal" w:pos="1130"/>
              </w:tabs>
              <w:spacing w:line="240" w:lineRule="atLeast"/>
              <w:rPr>
                <w:rFonts w:cs="Times New Roman"/>
                <w:szCs w:val="22"/>
              </w:rPr>
            </w:pPr>
            <w:r w:rsidRPr="00AA6956">
              <w:rPr>
                <w:rFonts w:cs="Times New Roman"/>
                <w:szCs w:val="22"/>
              </w:rPr>
              <w:t>3,178</w:t>
            </w:r>
          </w:p>
        </w:tc>
      </w:tr>
      <w:tr w:rsidR="00180A4E" w:rsidRPr="00EB3AC2" w14:paraId="4B9FACDF" w14:textId="77777777">
        <w:tc>
          <w:tcPr>
            <w:tcW w:w="3150" w:type="dxa"/>
            <w:vAlign w:val="bottom"/>
          </w:tcPr>
          <w:p w14:paraId="2E841DFF" w14:textId="77777777" w:rsidR="00180A4E" w:rsidRPr="00541C73" w:rsidRDefault="00180A4E" w:rsidP="00180A4E">
            <w:pPr>
              <w:pStyle w:val="acctfourfigures"/>
              <w:tabs>
                <w:tab w:val="clear" w:pos="765"/>
                <w:tab w:val="decimal" w:pos="1130"/>
              </w:tabs>
              <w:spacing w:line="240" w:lineRule="atLeast"/>
              <w:ind w:left="-77" w:right="11"/>
              <w:rPr>
                <w:rFonts w:cs="Times New Roman"/>
                <w:szCs w:val="22"/>
              </w:rPr>
            </w:pPr>
            <w:r w:rsidRPr="00541C73">
              <w:rPr>
                <w:rFonts w:cs="Times New Roman"/>
                <w:szCs w:val="22"/>
              </w:rPr>
              <w:t>Debt issued and borrowings</w:t>
            </w:r>
          </w:p>
        </w:tc>
        <w:tc>
          <w:tcPr>
            <w:tcW w:w="1260" w:type="dxa"/>
          </w:tcPr>
          <w:p w14:paraId="1D7F932F" w14:textId="77777777" w:rsidR="00180A4E" w:rsidRPr="00541C73" w:rsidRDefault="00180A4E" w:rsidP="00180A4E">
            <w:pPr>
              <w:pStyle w:val="acctfourfigures"/>
              <w:tabs>
                <w:tab w:val="clear" w:pos="765"/>
                <w:tab w:val="decimal" w:pos="1130"/>
              </w:tabs>
              <w:spacing w:line="240" w:lineRule="atLeast"/>
              <w:rPr>
                <w:rFonts w:cs="Times New Roman"/>
                <w:szCs w:val="22"/>
              </w:rPr>
            </w:pPr>
            <w:r w:rsidRPr="00541C73">
              <w:rPr>
                <w:rFonts w:cs="Times New Roman"/>
                <w:szCs w:val="22"/>
                <w:lang w:bidi="th-TH"/>
              </w:rPr>
              <w:t>10,141</w:t>
            </w:r>
          </w:p>
        </w:tc>
        <w:tc>
          <w:tcPr>
            <w:tcW w:w="180" w:type="dxa"/>
            <w:vAlign w:val="bottom"/>
          </w:tcPr>
          <w:p w14:paraId="423E39DB"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0" w:type="dxa"/>
          </w:tcPr>
          <w:p w14:paraId="683E60D8" w14:textId="066AAEF7" w:rsidR="00180A4E" w:rsidRPr="00541C73" w:rsidRDefault="00180A4E" w:rsidP="00180A4E">
            <w:pPr>
              <w:pStyle w:val="acctfourfigures"/>
              <w:tabs>
                <w:tab w:val="clear" w:pos="765"/>
                <w:tab w:val="decimal" w:pos="1130"/>
              </w:tabs>
              <w:spacing w:line="240" w:lineRule="atLeast"/>
              <w:ind w:right="11"/>
              <w:rPr>
                <w:rFonts w:cs="Times New Roman"/>
                <w:szCs w:val="22"/>
              </w:rPr>
            </w:pPr>
            <w:r w:rsidRPr="00AA6956">
              <w:rPr>
                <w:rFonts w:cs="Times New Roman"/>
                <w:szCs w:val="22"/>
              </w:rPr>
              <w:t>2,324</w:t>
            </w:r>
          </w:p>
        </w:tc>
        <w:tc>
          <w:tcPr>
            <w:tcW w:w="229" w:type="dxa"/>
          </w:tcPr>
          <w:p w14:paraId="3C1639F3"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5" w:type="dxa"/>
          </w:tcPr>
          <w:p w14:paraId="3BBA064E" w14:textId="45C6F4D9" w:rsidR="00180A4E" w:rsidRPr="00541C73" w:rsidRDefault="00180A4E" w:rsidP="00180A4E">
            <w:pPr>
              <w:pStyle w:val="acctfourfigures"/>
              <w:tabs>
                <w:tab w:val="clear" w:pos="765"/>
                <w:tab w:val="decimal" w:pos="1130"/>
              </w:tabs>
              <w:spacing w:line="240" w:lineRule="atLeast"/>
              <w:rPr>
                <w:rFonts w:cs="Times New Roman"/>
                <w:szCs w:val="22"/>
              </w:rPr>
            </w:pPr>
            <w:r w:rsidRPr="00AA6956">
              <w:rPr>
                <w:rFonts w:cs="Times New Roman"/>
                <w:szCs w:val="22"/>
              </w:rPr>
              <w:t>-</w:t>
            </w:r>
          </w:p>
        </w:tc>
        <w:tc>
          <w:tcPr>
            <w:tcW w:w="229" w:type="dxa"/>
          </w:tcPr>
          <w:p w14:paraId="6A90AECF"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5" w:type="dxa"/>
          </w:tcPr>
          <w:p w14:paraId="4B8F182F" w14:textId="7CAC0EBB" w:rsidR="00180A4E" w:rsidRPr="00541C73" w:rsidRDefault="00180A4E" w:rsidP="00180A4E">
            <w:pPr>
              <w:pStyle w:val="acctfourfigures"/>
              <w:tabs>
                <w:tab w:val="clear" w:pos="765"/>
                <w:tab w:val="decimal" w:pos="1130"/>
              </w:tabs>
              <w:spacing w:line="240" w:lineRule="atLeast"/>
              <w:rPr>
                <w:rFonts w:cs="Times New Roman"/>
                <w:szCs w:val="22"/>
              </w:rPr>
            </w:pPr>
            <w:r w:rsidRPr="00AA6956">
              <w:rPr>
                <w:rFonts w:cs="Times New Roman"/>
                <w:szCs w:val="22"/>
              </w:rPr>
              <w:t>12,465</w:t>
            </w:r>
          </w:p>
        </w:tc>
      </w:tr>
      <w:tr w:rsidR="00180A4E" w:rsidRPr="00EB3AC2" w14:paraId="060E471B" w14:textId="77777777">
        <w:tc>
          <w:tcPr>
            <w:tcW w:w="3150" w:type="dxa"/>
            <w:vAlign w:val="bottom"/>
          </w:tcPr>
          <w:p w14:paraId="47B7D322" w14:textId="77777777" w:rsidR="00180A4E" w:rsidRPr="00541C73" w:rsidRDefault="00180A4E" w:rsidP="00180A4E">
            <w:pPr>
              <w:spacing w:line="240" w:lineRule="atLeast"/>
              <w:ind w:left="-77"/>
              <w:rPr>
                <w:rFonts w:cs="Times New Roman"/>
                <w:szCs w:val="22"/>
              </w:rPr>
            </w:pPr>
            <w:r w:rsidRPr="00541C73">
              <w:rPr>
                <w:rFonts w:cs="Times New Roman"/>
                <w:szCs w:val="22"/>
              </w:rPr>
              <w:t xml:space="preserve">Provisions </w:t>
            </w:r>
          </w:p>
        </w:tc>
        <w:tc>
          <w:tcPr>
            <w:tcW w:w="1260" w:type="dxa"/>
          </w:tcPr>
          <w:p w14:paraId="722B9D4F" w14:textId="77777777" w:rsidR="00180A4E" w:rsidRPr="00541C73" w:rsidRDefault="00180A4E" w:rsidP="00180A4E">
            <w:pPr>
              <w:pStyle w:val="acctfourfigures"/>
              <w:tabs>
                <w:tab w:val="clear" w:pos="765"/>
                <w:tab w:val="decimal" w:pos="1130"/>
              </w:tabs>
              <w:spacing w:line="240" w:lineRule="atLeast"/>
              <w:rPr>
                <w:rFonts w:cs="Times New Roman"/>
                <w:szCs w:val="22"/>
              </w:rPr>
            </w:pPr>
            <w:r w:rsidRPr="00541C73">
              <w:rPr>
                <w:rFonts w:cs="Times New Roman"/>
                <w:szCs w:val="22"/>
                <w:lang w:val="en-US"/>
              </w:rPr>
              <w:t>54,581</w:t>
            </w:r>
          </w:p>
        </w:tc>
        <w:tc>
          <w:tcPr>
            <w:tcW w:w="180" w:type="dxa"/>
            <w:vAlign w:val="bottom"/>
          </w:tcPr>
          <w:p w14:paraId="0E3ED75D"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0" w:type="dxa"/>
          </w:tcPr>
          <w:p w14:paraId="1BD8C169" w14:textId="6FBE1D55" w:rsidR="00180A4E" w:rsidRPr="00541C73" w:rsidRDefault="00180A4E" w:rsidP="00180A4E">
            <w:pPr>
              <w:pStyle w:val="acctfourfigures"/>
              <w:tabs>
                <w:tab w:val="clear" w:pos="765"/>
                <w:tab w:val="decimal" w:pos="1130"/>
              </w:tabs>
              <w:spacing w:line="240" w:lineRule="atLeast"/>
              <w:ind w:right="11"/>
              <w:rPr>
                <w:rFonts w:cs="Times New Roman"/>
                <w:szCs w:val="22"/>
              </w:rPr>
            </w:pPr>
            <w:r w:rsidRPr="00AA6956">
              <w:rPr>
                <w:rFonts w:cs="Times New Roman"/>
                <w:szCs w:val="22"/>
              </w:rPr>
              <w:t>7,094</w:t>
            </w:r>
          </w:p>
        </w:tc>
        <w:tc>
          <w:tcPr>
            <w:tcW w:w="229" w:type="dxa"/>
          </w:tcPr>
          <w:p w14:paraId="65809C94"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5" w:type="dxa"/>
          </w:tcPr>
          <w:p w14:paraId="1203C5E4" w14:textId="6B783A64" w:rsidR="00180A4E" w:rsidRPr="00541C73" w:rsidRDefault="00180A4E" w:rsidP="00180A4E">
            <w:pPr>
              <w:pStyle w:val="acctfourfigures"/>
              <w:tabs>
                <w:tab w:val="clear" w:pos="765"/>
                <w:tab w:val="decimal" w:pos="1130"/>
              </w:tabs>
              <w:spacing w:line="240" w:lineRule="atLeast"/>
              <w:rPr>
                <w:rFonts w:cs="Times New Roman"/>
                <w:szCs w:val="22"/>
              </w:rPr>
            </w:pPr>
            <w:r w:rsidRPr="00AA6956">
              <w:rPr>
                <w:rFonts w:cs="Times New Roman"/>
                <w:szCs w:val="22"/>
              </w:rPr>
              <w:t>-</w:t>
            </w:r>
          </w:p>
        </w:tc>
        <w:tc>
          <w:tcPr>
            <w:tcW w:w="229" w:type="dxa"/>
          </w:tcPr>
          <w:p w14:paraId="35CB736D"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5" w:type="dxa"/>
          </w:tcPr>
          <w:p w14:paraId="5917EDE5" w14:textId="7E64F98C" w:rsidR="00180A4E" w:rsidRPr="00541C73" w:rsidRDefault="00180A4E" w:rsidP="00180A4E">
            <w:pPr>
              <w:pStyle w:val="acctfourfigures"/>
              <w:tabs>
                <w:tab w:val="clear" w:pos="765"/>
                <w:tab w:val="decimal" w:pos="1130"/>
              </w:tabs>
              <w:spacing w:line="240" w:lineRule="atLeast"/>
              <w:rPr>
                <w:rFonts w:cs="Times New Roman"/>
                <w:szCs w:val="22"/>
              </w:rPr>
            </w:pPr>
            <w:r w:rsidRPr="00AA6956">
              <w:rPr>
                <w:rFonts w:cs="Times New Roman"/>
                <w:szCs w:val="22"/>
              </w:rPr>
              <w:t>61,675</w:t>
            </w:r>
          </w:p>
        </w:tc>
      </w:tr>
      <w:tr w:rsidR="00180A4E" w:rsidRPr="0093239C" w14:paraId="0A2F8C63" w14:textId="77777777">
        <w:tc>
          <w:tcPr>
            <w:tcW w:w="3150" w:type="dxa"/>
            <w:vAlign w:val="bottom"/>
          </w:tcPr>
          <w:p w14:paraId="6CCA9346" w14:textId="77777777" w:rsidR="00180A4E" w:rsidRPr="00541C73" w:rsidRDefault="00180A4E" w:rsidP="00180A4E">
            <w:pPr>
              <w:spacing w:line="240" w:lineRule="atLeast"/>
              <w:ind w:left="-77"/>
              <w:rPr>
                <w:rFonts w:cs="Times New Roman"/>
                <w:szCs w:val="22"/>
              </w:rPr>
            </w:pPr>
            <w:r w:rsidRPr="00541C73">
              <w:rPr>
                <w:rFonts w:cs="Times New Roman"/>
                <w:szCs w:val="22"/>
              </w:rPr>
              <w:t>Lease liabilities</w:t>
            </w:r>
          </w:p>
        </w:tc>
        <w:tc>
          <w:tcPr>
            <w:tcW w:w="1260" w:type="dxa"/>
          </w:tcPr>
          <w:p w14:paraId="3280D4AC" w14:textId="77777777" w:rsidR="00180A4E" w:rsidRPr="00541C73" w:rsidRDefault="00180A4E" w:rsidP="00180A4E">
            <w:pPr>
              <w:pStyle w:val="acctfourfigures"/>
              <w:tabs>
                <w:tab w:val="clear" w:pos="765"/>
                <w:tab w:val="decimal" w:pos="1130"/>
              </w:tabs>
              <w:spacing w:line="240" w:lineRule="atLeast"/>
              <w:rPr>
                <w:rFonts w:cs="Times New Roman"/>
                <w:szCs w:val="22"/>
              </w:rPr>
            </w:pPr>
            <w:r w:rsidRPr="00541C73">
              <w:rPr>
                <w:rFonts w:cs="Times New Roman"/>
                <w:szCs w:val="22"/>
                <w:lang w:val="en-US"/>
              </w:rPr>
              <w:t>161,847</w:t>
            </w:r>
          </w:p>
        </w:tc>
        <w:tc>
          <w:tcPr>
            <w:tcW w:w="180" w:type="dxa"/>
            <w:vAlign w:val="bottom"/>
          </w:tcPr>
          <w:p w14:paraId="136BA839"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0" w:type="dxa"/>
          </w:tcPr>
          <w:p w14:paraId="24214F1A" w14:textId="02C66D5E" w:rsidR="00180A4E" w:rsidRPr="00541C73" w:rsidRDefault="00180A4E" w:rsidP="00180A4E">
            <w:pPr>
              <w:pStyle w:val="acctfourfigures"/>
              <w:tabs>
                <w:tab w:val="clear" w:pos="765"/>
                <w:tab w:val="decimal" w:pos="1130"/>
              </w:tabs>
              <w:spacing w:line="240" w:lineRule="atLeast"/>
              <w:ind w:right="11"/>
              <w:rPr>
                <w:rFonts w:cs="Times New Roman"/>
                <w:szCs w:val="22"/>
              </w:rPr>
            </w:pPr>
            <w:r w:rsidRPr="00AA6956">
              <w:rPr>
                <w:rFonts w:cs="Times New Roman"/>
                <w:szCs w:val="22"/>
              </w:rPr>
              <w:t>12,763</w:t>
            </w:r>
          </w:p>
        </w:tc>
        <w:tc>
          <w:tcPr>
            <w:tcW w:w="229" w:type="dxa"/>
          </w:tcPr>
          <w:p w14:paraId="2CE45B5C"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5" w:type="dxa"/>
          </w:tcPr>
          <w:p w14:paraId="4F9193C4" w14:textId="115E6C38" w:rsidR="00180A4E" w:rsidRPr="00541C73" w:rsidRDefault="00180A4E" w:rsidP="00180A4E">
            <w:pPr>
              <w:pStyle w:val="acctfourfigures"/>
              <w:tabs>
                <w:tab w:val="clear" w:pos="765"/>
                <w:tab w:val="decimal" w:pos="1130"/>
              </w:tabs>
              <w:spacing w:line="240" w:lineRule="atLeast"/>
              <w:rPr>
                <w:rFonts w:cs="Times New Roman"/>
                <w:szCs w:val="22"/>
              </w:rPr>
            </w:pPr>
            <w:r w:rsidRPr="00AA6956">
              <w:rPr>
                <w:rFonts w:cs="Times New Roman"/>
                <w:szCs w:val="22"/>
              </w:rPr>
              <w:t>-</w:t>
            </w:r>
          </w:p>
        </w:tc>
        <w:tc>
          <w:tcPr>
            <w:tcW w:w="229" w:type="dxa"/>
          </w:tcPr>
          <w:p w14:paraId="1EDE9AA6"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5" w:type="dxa"/>
          </w:tcPr>
          <w:p w14:paraId="5CDFA0FA" w14:textId="6E6A553E" w:rsidR="00180A4E" w:rsidRPr="00541C73" w:rsidRDefault="00180A4E" w:rsidP="00180A4E">
            <w:pPr>
              <w:pStyle w:val="acctfourfigures"/>
              <w:tabs>
                <w:tab w:val="clear" w:pos="765"/>
                <w:tab w:val="decimal" w:pos="1130"/>
              </w:tabs>
              <w:spacing w:line="240" w:lineRule="atLeast"/>
              <w:rPr>
                <w:rFonts w:cs="Times New Roman"/>
                <w:szCs w:val="22"/>
              </w:rPr>
            </w:pPr>
            <w:r w:rsidRPr="00AA6956">
              <w:rPr>
                <w:rFonts w:cs="Times New Roman"/>
                <w:szCs w:val="22"/>
              </w:rPr>
              <w:t>174,610</w:t>
            </w:r>
          </w:p>
        </w:tc>
      </w:tr>
      <w:tr w:rsidR="00180A4E" w:rsidRPr="0093239C" w14:paraId="1CDD371A" w14:textId="77777777">
        <w:tc>
          <w:tcPr>
            <w:tcW w:w="3150" w:type="dxa"/>
            <w:vAlign w:val="bottom"/>
          </w:tcPr>
          <w:p w14:paraId="5D296537" w14:textId="77777777" w:rsidR="00180A4E" w:rsidRPr="00541C73" w:rsidRDefault="00180A4E" w:rsidP="00180A4E">
            <w:pPr>
              <w:spacing w:line="240" w:lineRule="atLeast"/>
              <w:ind w:left="-77"/>
              <w:rPr>
                <w:rFonts w:cs="Times New Roman"/>
                <w:szCs w:val="22"/>
              </w:rPr>
            </w:pPr>
            <w:r w:rsidRPr="00541C73">
              <w:rPr>
                <w:rFonts w:cs="Times New Roman"/>
                <w:szCs w:val="22"/>
              </w:rPr>
              <w:t xml:space="preserve">Reserve for </w:t>
            </w:r>
            <w:r w:rsidRPr="00AA6956">
              <w:rPr>
                <w:rFonts w:cs="Times New Roman"/>
                <w:szCs w:val="22"/>
                <w:lang w:val="en-US" w:bidi="th-TH"/>
              </w:rPr>
              <w:t>cash flow hedges</w:t>
            </w:r>
          </w:p>
        </w:tc>
        <w:tc>
          <w:tcPr>
            <w:tcW w:w="1260" w:type="dxa"/>
          </w:tcPr>
          <w:p w14:paraId="181CD21D" w14:textId="77777777" w:rsidR="00180A4E" w:rsidRPr="00541C73" w:rsidRDefault="00180A4E" w:rsidP="00180A4E">
            <w:pPr>
              <w:pStyle w:val="acctfourfigures"/>
              <w:tabs>
                <w:tab w:val="clear" w:pos="765"/>
                <w:tab w:val="decimal" w:pos="1130"/>
              </w:tabs>
              <w:spacing w:line="240" w:lineRule="atLeast"/>
              <w:rPr>
                <w:rFonts w:cs="Times New Roman"/>
                <w:szCs w:val="22"/>
              </w:rPr>
            </w:pPr>
            <w:r w:rsidRPr="00541C73">
              <w:rPr>
                <w:rFonts w:cs="Times New Roman"/>
                <w:szCs w:val="22"/>
                <w:lang w:bidi="th-TH"/>
              </w:rPr>
              <w:t>6,340</w:t>
            </w:r>
          </w:p>
        </w:tc>
        <w:tc>
          <w:tcPr>
            <w:tcW w:w="180" w:type="dxa"/>
            <w:vAlign w:val="bottom"/>
          </w:tcPr>
          <w:p w14:paraId="24B561ED"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0" w:type="dxa"/>
          </w:tcPr>
          <w:p w14:paraId="5D7A8E33" w14:textId="00552583" w:rsidR="00180A4E" w:rsidRPr="00541C73" w:rsidRDefault="00180A4E" w:rsidP="00180A4E">
            <w:pPr>
              <w:pStyle w:val="acctfourfigures"/>
              <w:tabs>
                <w:tab w:val="clear" w:pos="765"/>
                <w:tab w:val="decimal" w:pos="1130"/>
              </w:tabs>
              <w:spacing w:line="240" w:lineRule="atLeast"/>
              <w:ind w:right="11"/>
              <w:rPr>
                <w:rFonts w:cs="Times New Roman"/>
                <w:szCs w:val="22"/>
              </w:rPr>
            </w:pPr>
            <w:r w:rsidRPr="00AA6956">
              <w:rPr>
                <w:rFonts w:cs="Times New Roman"/>
                <w:szCs w:val="22"/>
              </w:rPr>
              <w:t>-</w:t>
            </w:r>
          </w:p>
        </w:tc>
        <w:tc>
          <w:tcPr>
            <w:tcW w:w="229" w:type="dxa"/>
          </w:tcPr>
          <w:p w14:paraId="41AE10D8"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5" w:type="dxa"/>
          </w:tcPr>
          <w:p w14:paraId="4DC911E6" w14:textId="5D8CBAFA" w:rsidR="00180A4E" w:rsidRPr="00541C73" w:rsidRDefault="00180A4E" w:rsidP="00180A4E">
            <w:pPr>
              <w:pStyle w:val="acctfourfigures"/>
              <w:tabs>
                <w:tab w:val="clear" w:pos="765"/>
                <w:tab w:val="decimal" w:pos="1130"/>
              </w:tabs>
              <w:spacing w:line="240" w:lineRule="atLeast"/>
              <w:rPr>
                <w:rFonts w:cs="Times New Roman"/>
                <w:szCs w:val="22"/>
              </w:rPr>
            </w:pPr>
            <w:r w:rsidRPr="00AA6956">
              <w:rPr>
                <w:rFonts w:cs="Times New Roman"/>
                <w:szCs w:val="22"/>
              </w:rPr>
              <w:t>(6,056)</w:t>
            </w:r>
          </w:p>
        </w:tc>
        <w:tc>
          <w:tcPr>
            <w:tcW w:w="229" w:type="dxa"/>
          </w:tcPr>
          <w:p w14:paraId="35C07FD1" w14:textId="77777777" w:rsidR="00180A4E" w:rsidRPr="00541C73" w:rsidRDefault="00180A4E" w:rsidP="00180A4E">
            <w:pPr>
              <w:pStyle w:val="acctfourfigures"/>
              <w:tabs>
                <w:tab w:val="clear" w:pos="765"/>
                <w:tab w:val="decimal" w:pos="1130"/>
              </w:tabs>
              <w:spacing w:line="240" w:lineRule="atLeast"/>
              <w:rPr>
                <w:rFonts w:cs="Times New Roman"/>
                <w:szCs w:val="22"/>
              </w:rPr>
            </w:pPr>
          </w:p>
        </w:tc>
        <w:tc>
          <w:tcPr>
            <w:tcW w:w="1355" w:type="dxa"/>
          </w:tcPr>
          <w:p w14:paraId="34F457E8" w14:textId="7AEDDEFC" w:rsidR="00180A4E" w:rsidRPr="00541C73" w:rsidRDefault="00180A4E" w:rsidP="00180A4E">
            <w:pPr>
              <w:pStyle w:val="acctfourfigures"/>
              <w:tabs>
                <w:tab w:val="clear" w:pos="765"/>
                <w:tab w:val="decimal" w:pos="1130"/>
              </w:tabs>
              <w:spacing w:line="240" w:lineRule="atLeast"/>
              <w:rPr>
                <w:rFonts w:cs="Times New Roman"/>
                <w:szCs w:val="22"/>
                <w:lang w:val="en-US" w:bidi="th-TH"/>
              </w:rPr>
            </w:pPr>
            <w:r w:rsidRPr="00AA6956">
              <w:rPr>
                <w:rFonts w:cs="Times New Roman"/>
                <w:szCs w:val="22"/>
              </w:rPr>
              <w:t>284</w:t>
            </w:r>
          </w:p>
        </w:tc>
      </w:tr>
      <w:tr w:rsidR="00180A4E" w:rsidRPr="00EB3AC2" w14:paraId="009D904A" w14:textId="77777777">
        <w:tc>
          <w:tcPr>
            <w:tcW w:w="3150" w:type="dxa"/>
            <w:vAlign w:val="bottom"/>
          </w:tcPr>
          <w:p w14:paraId="6D978F6C" w14:textId="77777777" w:rsidR="00180A4E" w:rsidRPr="00541C73" w:rsidRDefault="00180A4E" w:rsidP="00180A4E">
            <w:pPr>
              <w:spacing w:line="240" w:lineRule="atLeast"/>
              <w:ind w:left="-77" w:right="-126"/>
              <w:rPr>
                <w:rFonts w:cs="Times New Roman"/>
                <w:b/>
                <w:bCs/>
                <w:i/>
                <w:iCs/>
                <w:szCs w:val="22"/>
              </w:rPr>
            </w:pPr>
            <w:r w:rsidRPr="00541C73">
              <w:rPr>
                <w:rFonts w:cs="Times New Roman"/>
                <w:b/>
                <w:bCs/>
                <w:szCs w:val="22"/>
              </w:rPr>
              <w:t>Total</w:t>
            </w:r>
          </w:p>
        </w:tc>
        <w:tc>
          <w:tcPr>
            <w:tcW w:w="1260" w:type="dxa"/>
            <w:tcBorders>
              <w:top w:val="single" w:sz="4" w:space="0" w:color="auto"/>
              <w:bottom w:val="single" w:sz="4" w:space="0" w:color="auto"/>
            </w:tcBorders>
            <w:vAlign w:val="bottom"/>
          </w:tcPr>
          <w:p w14:paraId="6A661E2A" w14:textId="77777777" w:rsidR="00180A4E" w:rsidRPr="00541C73" w:rsidRDefault="00180A4E" w:rsidP="00180A4E">
            <w:pPr>
              <w:pStyle w:val="acctfourfigures"/>
              <w:tabs>
                <w:tab w:val="clear" w:pos="765"/>
                <w:tab w:val="decimal" w:pos="1130"/>
              </w:tabs>
              <w:spacing w:line="240" w:lineRule="atLeast"/>
              <w:rPr>
                <w:rFonts w:cs="Times New Roman"/>
                <w:b/>
                <w:bCs/>
                <w:szCs w:val="22"/>
              </w:rPr>
            </w:pPr>
            <w:r w:rsidRPr="00541C73">
              <w:rPr>
                <w:rFonts w:cs="Times New Roman"/>
                <w:b/>
                <w:bCs/>
                <w:szCs w:val="22"/>
              </w:rPr>
              <w:t>378,791</w:t>
            </w:r>
          </w:p>
        </w:tc>
        <w:tc>
          <w:tcPr>
            <w:tcW w:w="180" w:type="dxa"/>
            <w:vAlign w:val="bottom"/>
          </w:tcPr>
          <w:p w14:paraId="6AA01BE1" w14:textId="77777777" w:rsidR="00180A4E" w:rsidRPr="00541C73" w:rsidRDefault="00180A4E" w:rsidP="00180A4E">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tcPr>
          <w:p w14:paraId="1B5A72CA" w14:textId="129073CB" w:rsidR="00180A4E" w:rsidRPr="00541C73" w:rsidRDefault="00180A4E" w:rsidP="00180A4E">
            <w:pPr>
              <w:pStyle w:val="acctfourfigures"/>
              <w:tabs>
                <w:tab w:val="clear" w:pos="765"/>
                <w:tab w:val="decimal" w:pos="1130"/>
              </w:tabs>
              <w:spacing w:line="240" w:lineRule="atLeast"/>
              <w:ind w:right="11"/>
              <w:rPr>
                <w:rFonts w:cs="Times New Roman"/>
                <w:b/>
                <w:bCs/>
                <w:szCs w:val="22"/>
              </w:rPr>
            </w:pPr>
            <w:r w:rsidRPr="00AA6956">
              <w:rPr>
                <w:rFonts w:cs="Times New Roman"/>
                <w:b/>
                <w:bCs/>
                <w:szCs w:val="22"/>
              </w:rPr>
              <w:t>(116,891)</w:t>
            </w:r>
          </w:p>
        </w:tc>
        <w:tc>
          <w:tcPr>
            <w:tcW w:w="229" w:type="dxa"/>
          </w:tcPr>
          <w:p w14:paraId="77F26002" w14:textId="77777777" w:rsidR="00180A4E" w:rsidRPr="00541C73" w:rsidRDefault="00180A4E" w:rsidP="00180A4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tcPr>
          <w:p w14:paraId="285A2883" w14:textId="4AB6EB2B" w:rsidR="00180A4E" w:rsidRPr="00541C73" w:rsidRDefault="00180A4E" w:rsidP="00180A4E">
            <w:pPr>
              <w:pStyle w:val="acctfourfigures"/>
              <w:tabs>
                <w:tab w:val="clear" w:pos="765"/>
                <w:tab w:val="decimal" w:pos="1130"/>
              </w:tabs>
              <w:spacing w:line="240" w:lineRule="atLeast"/>
              <w:rPr>
                <w:rFonts w:cs="Times New Roman"/>
                <w:b/>
                <w:bCs/>
                <w:szCs w:val="22"/>
              </w:rPr>
            </w:pPr>
            <w:r w:rsidRPr="00AA6956">
              <w:rPr>
                <w:rFonts w:cs="Times New Roman"/>
                <w:b/>
                <w:bCs/>
                <w:szCs w:val="22"/>
              </w:rPr>
              <w:t>(6,298)</w:t>
            </w:r>
          </w:p>
        </w:tc>
        <w:tc>
          <w:tcPr>
            <w:tcW w:w="229" w:type="dxa"/>
          </w:tcPr>
          <w:p w14:paraId="25D0DFC4" w14:textId="77777777" w:rsidR="00180A4E" w:rsidRPr="00541C73" w:rsidRDefault="00180A4E" w:rsidP="00180A4E">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tcPr>
          <w:p w14:paraId="59252231" w14:textId="6668A1D7" w:rsidR="00180A4E" w:rsidRPr="00541C73" w:rsidRDefault="00180A4E" w:rsidP="00180A4E">
            <w:pPr>
              <w:pStyle w:val="acctfourfigures"/>
              <w:tabs>
                <w:tab w:val="clear" w:pos="765"/>
                <w:tab w:val="decimal" w:pos="1130"/>
              </w:tabs>
              <w:spacing w:line="240" w:lineRule="atLeast"/>
              <w:rPr>
                <w:rFonts w:cs="Times New Roman"/>
                <w:b/>
                <w:bCs/>
                <w:szCs w:val="22"/>
              </w:rPr>
            </w:pPr>
            <w:r w:rsidRPr="00AA6956">
              <w:rPr>
                <w:rFonts w:cs="Times New Roman"/>
                <w:b/>
                <w:bCs/>
                <w:szCs w:val="22"/>
              </w:rPr>
              <w:t>255,602</w:t>
            </w:r>
          </w:p>
        </w:tc>
      </w:tr>
      <w:tr w:rsidR="002C4E0D" w:rsidRPr="00EB3AC2" w14:paraId="78276F1C" w14:textId="77777777">
        <w:tc>
          <w:tcPr>
            <w:tcW w:w="3150" w:type="dxa"/>
            <w:vAlign w:val="bottom"/>
          </w:tcPr>
          <w:p w14:paraId="37B51C3C" w14:textId="77777777" w:rsidR="002C4E0D" w:rsidRPr="00541C73" w:rsidRDefault="002C4E0D">
            <w:pPr>
              <w:spacing w:line="240" w:lineRule="atLeast"/>
              <w:ind w:left="-77" w:right="-126"/>
              <w:rPr>
                <w:rFonts w:cs="Times New Roman"/>
                <w:b/>
                <w:bCs/>
                <w:szCs w:val="22"/>
              </w:rPr>
            </w:pPr>
          </w:p>
        </w:tc>
        <w:tc>
          <w:tcPr>
            <w:tcW w:w="1260" w:type="dxa"/>
            <w:tcBorders>
              <w:top w:val="single" w:sz="4" w:space="0" w:color="auto"/>
            </w:tcBorders>
            <w:vAlign w:val="bottom"/>
          </w:tcPr>
          <w:p w14:paraId="3A08E9DD" w14:textId="77777777" w:rsidR="002C4E0D" w:rsidRPr="00541C73" w:rsidRDefault="002C4E0D">
            <w:pPr>
              <w:pStyle w:val="acctfourfigures"/>
              <w:tabs>
                <w:tab w:val="clear" w:pos="765"/>
                <w:tab w:val="decimal" w:pos="1130"/>
              </w:tabs>
              <w:spacing w:line="240" w:lineRule="atLeast"/>
              <w:rPr>
                <w:rFonts w:cs="Times New Roman"/>
                <w:b/>
                <w:bCs/>
                <w:szCs w:val="22"/>
              </w:rPr>
            </w:pPr>
          </w:p>
        </w:tc>
        <w:tc>
          <w:tcPr>
            <w:tcW w:w="180" w:type="dxa"/>
            <w:vAlign w:val="bottom"/>
          </w:tcPr>
          <w:p w14:paraId="03008DD8" w14:textId="77777777" w:rsidR="002C4E0D" w:rsidRPr="00541C73" w:rsidRDefault="002C4E0D">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vAlign w:val="bottom"/>
          </w:tcPr>
          <w:p w14:paraId="474E40AE" w14:textId="77777777" w:rsidR="002C4E0D" w:rsidRPr="00541C73" w:rsidRDefault="002C4E0D">
            <w:pPr>
              <w:pStyle w:val="acctfourfigures"/>
              <w:tabs>
                <w:tab w:val="clear" w:pos="765"/>
                <w:tab w:val="decimal" w:pos="1130"/>
              </w:tabs>
              <w:spacing w:line="240" w:lineRule="atLeast"/>
              <w:ind w:right="11"/>
              <w:rPr>
                <w:rFonts w:cs="Times New Roman"/>
                <w:b/>
                <w:bCs/>
                <w:szCs w:val="22"/>
              </w:rPr>
            </w:pPr>
          </w:p>
        </w:tc>
        <w:tc>
          <w:tcPr>
            <w:tcW w:w="229" w:type="dxa"/>
          </w:tcPr>
          <w:p w14:paraId="2014294F" w14:textId="77777777" w:rsidR="002C4E0D" w:rsidRPr="00541C73" w:rsidRDefault="002C4E0D">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tcPr>
          <w:p w14:paraId="40817ADD" w14:textId="77777777" w:rsidR="002C4E0D" w:rsidRPr="00541C73" w:rsidRDefault="002C4E0D">
            <w:pPr>
              <w:pStyle w:val="acctfourfigures"/>
              <w:spacing w:line="240" w:lineRule="atLeast"/>
              <w:rPr>
                <w:rFonts w:cs="Times New Roman"/>
                <w:b/>
                <w:bCs/>
                <w:szCs w:val="22"/>
              </w:rPr>
            </w:pPr>
          </w:p>
        </w:tc>
        <w:tc>
          <w:tcPr>
            <w:tcW w:w="229" w:type="dxa"/>
            <w:vAlign w:val="bottom"/>
          </w:tcPr>
          <w:p w14:paraId="42534ED8" w14:textId="77777777" w:rsidR="002C4E0D" w:rsidRPr="00541C73" w:rsidRDefault="002C4E0D">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vAlign w:val="bottom"/>
          </w:tcPr>
          <w:p w14:paraId="11049727" w14:textId="77777777" w:rsidR="002C4E0D" w:rsidRPr="00541C73" w:rsidRDefault="002C4E0D">
            <w:pPr>
              <w:pStyle w:val="acctfourfigures"/>
              <w:tabs>
                <w:tab w:val="clear" w:pos="765"/>
                <w:tab w:val="decimal" w:pos="1130"/>
              </w:tabs>
              <w:spacing w:line="240" w:lineRule="atLeast"/>
              <w:rPr>
                <w:rFonts w:cs="Times New Roman"/>
                <w:b/>
                <w:bCs/>
                <w:szCs w:val="22"/>
              </w:rPr>
            </w:pPr>
          </w:p>
        </w:tc>
      </w:tr>
      <w:tr w:rsidR="002C4E0D" w:rsidRPr="00EB3AC2" w14:paraId="7F3959E2" w14:textId="77777777">
        <w:tc>
          <w:tcPr>
            <w:tcW w:w="3150" w:type="dxa"/>
            <w:vAlign w:val="bottom"/>
          </w:tcPr>
          <w:p w14:paraId="1BDE6B01" w14:textId="77777777" w:rsidR="002C4E0D" w:rsidRPr="00541C73" w:rsidRDefault="002C4E0D">
            <w:pPr>
              <w:spacing w:line="240" w:lineRule="atLeast"/>
              <w:ind w:left="-77" w:right="-126"/>
              <w:rPr>
                <w:rFonts w:cs="Times New Roman"/>
                <w:b/>
                <w:bCs/>
                <w:i/>
                <w:iCs/>
                <w:szCs w:val="22"/>
              </w:rPr>
            </w:pPr>
            <w:r w:rsidRPr="00541C73">
              <w:rPr>
                <w:rFonts w:cs="Times New Roman"/>
                <w:b/>
                <w:bCs/>
                <w:i/>
                <w:iCs/>
                <w:szCs w:val="22"/>
              </w:rPr>
              <w:t>Deferred tax liabilities</w:t>
            </w:r>
          </w:p>
        </w:tc>
        <w:tc>
          <w:tcPr>
            <w:tcW w:w="1260" w:type="dxa"/>
            <w:vAlign w:val="bottom"/>
          </w:tcPr>
          <w:p w14:paraId="3EBBB325" w14:textId="77777777" w:rsidR="002C4E0D" w:rsidRPr="00541C73" w:rsidRDefault="002C4E0D">
            <w:pPr>
              <w:pStyle w:val="acctfourfigures"/>
              <w:tabs>
                <w:tab w:val="clear" w:pos="765"/>
                <w:tab w:val="decimal" w:pos="1130"/>
              </w:tabs>
              <w:spacing w:line="240" w:lineRule="atLeast"/>
              <w:rPr>
                <w:rFonts w:cs="Times New Roman"/>
                <w:b/>
                <w:bCs/>
                <w:szCs w:val="22"/>
              </w:rPr>
            </w:pPr>
          </w:p>
        </w:tc>
        <w:tc>
          <w:tcPr>
            <w:tcW w:w="180" w:type="dxa"/>
            <w:vAlign w:val="bottom"/>
          </w:tcPr>
          <w:p w14:paraId="41D46B9B" w14:textId="77777777" w:rsidR="002C4E0D" w:rsidRPr="00541C73" w:rsidRDefault="002C4E0D">
            <w:pPr>
              <w:pStyle w:val="acctfourfigures"/>
              <w:tabs>
                <w:tab w:val="clear" w:pos="765"/>
                <w:tab w:val="decimal" w:pos="1130"/>
              </w:tabs>
              <w:spacing w:line="240" w:lineRule="atLeast"/>
              <w:rPr>
                <w:rFonts w:cs="Times New Roman"/>
                <w:b/>
                <w:bCs/>
                <w:szCs w:val="22"/>
              </w:rPr>
            </w:pPr>
          </w:p>
        </w:tc>
        <w:tc>
          <w:tcPr>
            <w:tcW w:w="1350" w:type="dxa"/>
            <w:vAlign w:val="bottom"/>
          </w:tcPr>
          <w:p w14:paraId="0D30F8FF" w14:textId="77777777" w:rsidR="002C4E0D" w:rsidRPr="00541C73" w:rsidRDefault="002C4E0D">
            <w:pPr>
              <w:pStyle w:val="acctfourfigures"/>
              <w:tabs>
                <w:tab w:val="clear" w:pos="765"/>
                <w:tab w:val="decimal" w:pos="1130"/>
              </w:tabs>
              <w:spacing w:line="240" w:lineRule="atLeast"/>
              <w:ind w:right="11"/>
              <w:rPr>
                <w:rFonts w:cs="Times New Roman"/>
                <w:b/>
                <w:bCs/>
                <w:szCs w:val="22"/>
              </w:rPr>
            </w:pPr>
          </w:p>
        </w:tc>
        <w:tc>
          <w:tcPr>
            <w:tcW w:w="229" w:type="dxa"/>
          </w:tcPr>
          <w:p w14:paraId="2ACD0064" w14:textId="77777777" w:rsidR="002C4E0D" w:rsidRPr="00541C73" w:rsidRDefault="002C4E0D">
            <w:pPr>
              <w:pStyle w:val="acctfourfigures"/>
              <w:tabs>
                <w:tab w:val="clear" w:pos="765"/>
                <w:tab w:val="decimal" w:pos="1130"/>
              </w:tabs>
              <w:spacing w:line="240" w:lineRule="atLeast"/>
              <w:rPr>
                <w:rFonts w:cs="Times New Roman"/>
                <w:b/>
                <w:bCs/>
                <w:szCs w:val="22"/>
              </w:rPr>
            </w:pPr>
          </w:p>
        </w:tc>
        <w:tc>
          <w:tcPr>
            <w:tcW w:w="1355" w:type="dxa"/>
          </w:tcPr>
          <w:p w14:paraId="1594C72F" w14:textId="77777777" w:rsidR="002C4E0D" w:rsidRPr="00541C73" w:rsidRDefault="002C4E0D">
            <w:pPr>
              <w:pStyle w:val="acctfourfigures"/>
              <w:spacing w:line="240" w:lineRule="atLeast"/>
              <w:rPr>
                <w:rFonts w:cs="Times New Roman"/>
                <w:b/>
                <w:bCs/>
                <w:szCs w:val="22"/>
              </w:rPr>
            </w:pPr>
          </w:p>
        </w:tc>
        <w:tc>
          <w:tcPr>
            <w:tcW w:w="229" w:type="dxa"/>
            <w:vAlign w:val="bottom"/>
          </w:tcPr>
          <w:p w14:paraId="07AA1B29" w14:textId="77777777" w:rsidR="002C4E0D" w:rsidRPr="00541C73" w:rsidRDefault="002C4E0D">
            <w:pPr>
              <w:pStyle w:val="acctfourfigures"/>
              <w:tabs>
                <w:tab w:val="clear" w:pos="765"/>
                <w:tab w:val="decimal" w:pos="1130"/>
              </w:tabs>
              <w:spacing w:line="240" w:lineRule="atLeast"/>
              <w:rPr>
                <w:rFonts w:cs="Times New Roman"/>
                <w:b/>
                <w:bCs/>
                <w:szCs w:val="22"/>
              </w:rPr>
            </w:pPr>
          </w:p>
        </w:tc>
        <w:tc>
          <w:tcPr>
            <w:tcW w:w="1355" w:type="dxa"/>
            <w:vAlign w:val="bottom"/>
          </w:tcPr>
          <w:p w14:paraId="23E0B981" w14:textId="77777777" w:rsidR="002C4E0D" w:rsidRPr="00541C73" w:rsidRDefault="002C4E0D">
            <w:pPr>
              <w:pStyle w:val="acctfourfigures"/>
              <w:tabs>
                <w:tab w:val="clear" w:pos="765"/>
                <w:tab w:val="decimal" w:pos="1130"/>
              </w:tabs>
              <w:spacing w:line="240" w:lineRule="atLeast"/>
              <w:rPr>
                <w:rFonts w:cs="Times New Roman"/>
                <w:b/>
                <w:bCs/>
                <w:szCs w:val="22"/>
              </w:rPr>
            </w:pPr>
          </w:p>
        </w:tc>
      </w:tr>
      <w:tr w:rsidR="00AD6F84" w:rsidRPr="00EB3AC2" w14:paraId="75A8F9B6" w14:textId="77777777">
        <w:tc>
          <w:tcPr>
            <w:tcW w:w="3150" w:type="dxa"/>
            <w:vAlign w:val="bottom"/>
          </w:tcPr>
          <w:p w14:paraId="563A3301" w14:textId="77777777" w:rsidR="00AD6F84" w:rsidRPr="00541C73" w:rsidRDefault="00AD6F84" w:rsidP="00AD6F84">
            <w:pPr>
              <w:spacing w:line="240" w:lineRule="atLeast"/>
              <w:ind w:left="-77" w:right="-126"/>
              <w:rPr>
                <w:rFonts w:cs="Times New Roman"/>
                <w:szCs w:val="22"/>
              </w:rPr>
            </w:pPr>
            <w:r w:rsidRPr="00541C73">
              <w:rPr>
                <w:rFonts w:cs="Times New Roman"/>
                <w:szCs w:val="22"/>
              </w:rPr>
              <w:t>Interbank and money market items</w:t>
            </w:r>
          </w:p>
        </w:tc>
        <w:tc>
          <w:tcPr>
            <w:tcW w:w="1260" w:type="dxa"/>
          </w:tcPr>
          <w:p w14:paraId="11C3899A" w14:textId="77777777" w:rsidR="00AD6F84" w:rsidRPr="00541C73" w:rsidRDefault="00AD6F84" w:rsidP="00AD6F84">
            <w:pPr>
              <w:pStyle w:val="acctfourfigures"/>
              <w:tabs>
                <w:tab w:val="clear" w:pos="765"/>
                <w:tab w:val="decimal" w:pos="1130"/>
              </w:tabs>
              <w:spacing w:line="240" w:lineRule="atLeast"/>
              <w:rPr>
                <w:rFonts w:cs="Times New Roman"/>
                <w:szCs w:val="22"/>
              </w:rPr>
            </w:pPr>
            <w:r w:rsidRPr="00541C73">
              <w:rPr>
                <w:rFonts w:cs="Times New Roman"/>
                <w:szCs w:val="22"/>
              </w:rPr>
              <w:t>(7,762)</w:t>
            </w:r>
          </w:p>
        </w:tc>
        <w:tc>
          <w:tcPr>
            <w:tcW w:w="180" w:type="dxa"/>
            <w:vAlign w:val="bottom"/>
          </w:tcPr>
          <w:p w14:paraId="1582A36D" w14:textId="77777777" w:rsidR="00AD6F84" w:rsidRPr="00541C73" w:rsidRDefault="00AD6F84" w:rsidP="00AD6F84">
            <w:pPr>
              <w:pStyle w:val="acctfourfigures"/>
              <w:tabs>
                <w:tab w:val="clear" w:pos="765"/>
                <w:tab w:val="decimal" w:pos="1130"/>
              </w:tabs>
              <w:spacing w:line="240" w:lineRule="atLeast"/>
              <w:rPr>
                <w:rFonts w:cs="Times New Roman"/>
                <w:szCs w:val="22"/>
              </w:rPr>
            </w:pPr>
          </w:p>
        </w:tc>
        <w:tc>
          <w:tcPr>
            <w:tcW w:w="1350" w:type="dxa"/>
          </w:tcPr>
          <w:p w14:paraId="4FC45534" w14:textId="5DA234F8" w:rsidR="00AD6F84" w:rsidRPr="00541C73" w:rsidRDefault="00AD6F84" w:rsidP="00AD6F84">
            <w:pPr>
              <w:pStyle w:val="acctfourfigures"/>
              <w:tabs>
                <w:tab w:val="clear" w:pos="765"/>
                <w:tab w:val="decimal" w:pos="1130"/>
              </w:tabs>
              <w:spacing w:line="240" w:lineRule="atLeast"/>
              <w:ind w:right="11"/>
              <w:rPr>
                <w:rFonts w:cs="Times New Roman"/>
                <w:szCs w:val="22"/>
              </w:rPr>
            </w:pPr>
            <w:r w:rsidRPr="00AA6956">
              <w:rPr>
                <w:rFonts w:cs="Times New Roman"/>
                <w:szCs w:val="22"/>
              </w:rPr>
              <w:t xml:space="preserve"> 1,489 </w:t>
            </w:r>
          </w:p>
        </w:tc>
        <w:tc>
          <w:tcPr>
            <w:tcW w:w="229" w:type="dxa"/>
          </w:tcPr>
          <w:p w14:paraId="3A05861B" w14:textId="77777777" w:rsidR="00AD6F84" w:rsidRPr="00541C73" w:rsidRDefault="00AD6F84" w:rsidP="00AD6F84">
            <w:pPr>
              <w:pStyle w:val="acctfourfigures"/>
              <w:tabs>
                <w:tab w:val="clear" w:pos="765"/>
                <w:tab w:val="decimal" w:pos="1130"/>
              </w:tabs>
              <w:spacing w:line="240" w:lineRule="atLeast"/>
              <w:rPr>
                <w:rFonts w:cs="Times New Roman"/>
                <w:szCs w:val="22"/>
              </w:rPr>
            </w:pPr>
          </w:p>
        </w:tc>
        <w:tc>
          <w:tcPr>
            <w:tcW w:w="1355" w:type="dxa"/>
          </w:tcPr>
          <w:p w14:paraId="00F687F7" w14:textId="32D6EBD5" w:rsidR="00AD6F84" w:rsidRPr="00541C73" w:rsidRDefault="00AD6F84" w:rsidP="00AD6F84">
            <w:pPr>
              <w:pStyle w:val="acctfourfigures"/>
              <w:tabs>
                <w:tab w:val="clear" w:pos="765"/>
                <w:tab w:val="decimal" w:pos="1130"/>
              </w:tabs>
              <w:spacing w:line="240" w:lineRule="atLeast"/>
              <w:rPr>
                <w:rFonts w:cs="Times New Roman"/>
                <w:szCs w:val="22"/>
              </w:rPr>
            </w:pPr>
            <w:r w:rsidRPr="00AA6956">
              <w:rPr>
                <w:rFonts w:cs="Times New Roman"/>
                <w:szCs w:val="22"/>
              </w:rPr>
              <w:t>-</w:t>
            </w:r>
          </w:p>
        </w:tc>
        <w:tc>
          <w:tcPr>
            <w:tcW w:w="229" w:type="dxa"/>
          </w:tcPr>
          <w:p w14:paraId="0CCAAD28" w14:textId="77777777" w:rsidR="00AD6F84" w:rsidRPr="00541C73" w:rsidRDefault="00AD6F84" w:rsidP="00AD6F84">
            <w:pPr>
              <w:pStyle w:val="acctfourfigures"/>
              <w:tabs>
                <w:tab w:val="clear" w:pos="765"/>
                <w:tab w:val="decimal" w:pos="1130"/>
              </w:tabs>
              <w:spacing w:line="240" w:lineRule="atLeast"/>
              <w:rPr>
                <w:rFonts w:cs="Times New Roman"/>
                <w:szCs w:val="22"/>
              </w:rPr>
            </w:pPr>
          </w:p>
        </w:tc>
        <w:tc>
          <w:tcPr>
            <w:tcW w:w="1355" w:type="dxa"/>
          </w:tcPr>
          <w:p w14:paraId="56618144" w14:textId="7A2206C5" w:rsidR="00AD6F84" w:rsidRPr="00541C73" w:rsidRDefault="00AD6F84" w:rsidP="00AD6F84">
            <w:pPr>
              <w:pStyle w:val="acctfourfigures"/>
              <w:tabs>
                <w:tab w:val="clear" w:pos="765"/>
                <w:tab w:val="decimal" w:pos="1130"/>
              </w:tabs>
              <w:spacing w:line="240" w:lineRule="atLeast"/>
              <w:rPr>
                <w:rFonts w:cs="Times New Roman"/>
                <w:szCs w:val="22"/>
              </w:rPr>
            </w:pPr>
            <w:r w:rsidRPr="00AA6956">
              <w:rPr>
                <w:rFonts w:cs="Times New Roman"/>
                <w:szCs w:val="22"/>
              </w:rPr>
              <w:t>(6,273)</w:t>
            </w:r>
          </w:p>
        </w:tc>
      </w:tr>
      <w:tr w:rsidR="002C4E0D" w:rsidRPr="00EB3AC2" w14:paraId="3608A3CF" w14:textId="77777777">
        <w:tc>
          <w:tcPr>
            <w:tcW w:w="3150" w:type="dxa"/>
            <w:vAlign w:val="bottom"/>
          </w:tcPr>
          <w:p w14:paraId="6E80A1C4" w14:textId="77777777" w:rsidR="002C4E0D" w:rsidRPr="00541C73" w:rsidRDefault="002C4E0D">
            <w:pPr>
              <w:spacing w:line="240" w:lineRule="atLeast"/>
              <w:ind w:left="-77" w:right="-126"/>
              <w:rPr>
                <w:rFonts w:cs="Times New Roman"/>
                <w:szCs w:val="22"/>
              </w:rPr>
            </w:pPr>
            <w:r w:rsidRPr="00541C73">
              <w:rPr>
                <w:rFonts w:cs="Times New Roman"/>
                <w:szCs w:val="22"/>
              </w:rPr>
              <w:t>Loans to customers and accrued</w:t>
            </w:r>
          </w:p>
        </w:tc>
        <w:tc>
          <w:tcPr>
            <w:tcW w:w="1260" w:type="dxa"/>
          </w:tcPr>
          <w:p w14:paraId="57CAD6B6" w14:textId="77777777" w:rsidR="002C4E0D" w:rsidRPr="00541C73" w:rsidRDefault="002C4E0D">
            <w:pPr>
              <w:pStyle w:val="acctfourfigures"/>
              <w:tabs>
                <w:tab w:val="clear" w:pos="765"/>
                <w:tab w:val="decimal" w:pos="1130"/>
              </w:tabs>
              <w:spacing w:line="240" w:lineRule="atLeast"/>
              <w:rPr>
                <w:rFonts w:cs="Times New Roman"/>
                <w:szCs w:val="22"/>
              </w:rPr>
            </w:pPr>
          </w:p>
        </w:tc>
        <w:tc>
          <w:tcPr>
            <w:tcW w:w="180" w:type="dxa"/>
          </w:tcPr>
          <w:p w14:paraId="1B9BDD5C" w14:textId="77777777" w:rsidR="002C4E0D" w:rsidRPr="00541C73" w:rsidRDefault="002C4E0D">
            <w:pPr>
              <w:pStyle w:val="acctfourfigures"/>
              <w:tabs>
                <w:tab w:val="clear" w:pos="765"/>
                <w:tab w:val="decimal" w:pos="1130"/>
              </w:tabs>
              <w:spacing w:line="240" w:lineRule="atLeast"/>
              <w:rPr>
                <w:rFonts w:cs="Times New Roman"/>
                <w:szCs w:val="22"/>
              </w:rPr>
            </w:pPr>
          </w:p>
        </w:tc>
        <w:tc>
          <w:tcPr>
            <w:tcW w:w="1350" w:type="dxa"/>
          </w:tcPr>
          <w:p w14:paraId="4587D2B6" w14:textId="77777777" w:rsidR="002C4E0D" w:rsidRPr="00541C73" w:rsidRDefault="002C4E0D">
            <w:pPr>
              <w:pStyle w:val="acctfourfigures"/>
              <w:tabs>
                <w:tab w:val="clear" w:pos="765"/>
                <w:tab w:val="decimal" w:pos="1130"/>
              </w:tabs>
              <w:spacing w:line="240" w:lineRule="atLeast"/>
              <w:ind w:right="11"/>
              <w:rPr>
                <w:rFonts w:cs="Times New Roman"/>
                <w:szCs w:val="22"/>
              </w:rPr>
            </w:pPr>
          </w:p>
        </w:tc>
        <w:tc>
          <w:tcPr>
            <w:tcW w:w="229" w:type="dxa"/>
          </w:tcPr>
          <w:p w14:paraId="06AB641E" w14:textId="77777777" w:rsidR="002C4E0D" w:rsidRPr="00541C73" w:rsidRDefault="002C4E0D">
            <w:pPr>
              <w:pStyle w:val="acctfourfigures"/>
              <w:tabs>
                <w:tab w:val="clear" w:pos="765"/>
                <w:tab w:val="decimal" w:pos="1130"/>
              </w:tabs>
              <w:spacing w:line="240" w:lineRule="atLeast"/>
              <w:rPr>
                <w:rFonts w:cs="Times New Roman"/>
                <w:szCs w:val="22"/>
              </w:rPr>
            </w:pPr>
          </w:p>
        </w:tc>
        <w:tc>
          <w:tcPr>
            <w:tcW w:w="1355" w:type="dxa"/>
          </w:tcPr>
          <w:p w14:paraId="782C77C3" w14:textId="77777777" w:rsidR="002C4E0D" w:rsidRPr="00541C73" w:rsidRDefault="002C4E0D">
            <w:pPr>
              <w:pStyle w:val="acctfourfigures"/>
              <w:tabs>
                <w:tab w:val="clear" w:pos="765"/>
                <w:tab w:val="decimal" w:pos="1130"/>
              </w:tabs>
              <w:spacing w:line="240" w:lineRule="atLeast"/>
              <w:rPr>
                <w:rFonts w:cs="Times New Roman"/>
                <w:szCs w:val="22"/>
              </w:rPr>
            </w:pPr>
          </w:p>
        </w:tc>
        <w:tc>
          <w:tcPr>
            <w:tcW w:w="229" w:type="dxa"/>
          </w:tcPr>
          <w:p w14:paraId="5CFB5BC4" w14:textId="77777777" w:rsidR="002C4E0D" w:rsidRPr="00541C73" w:rsidRDefault="002C4E0D">
            <w:pPr>
              <w:pStyle w:val="acctfourfigures"/>
              <w:tabs>
                <w:tab w:val="clear" w:pos="765"/>
                <w:tab w:val="decimal" w:pos="1130"/>
              </w:tabs>
              <w:spacing w:line="240" w:lineRule="atLeast"/>
              <w:rPr>
                <w:rFonts w:cs="Times New Roman"/>
                <w:szCs w:val="22"/>
              </w:rPr>
            </w:pPr>
          </w:p>
        </w:tc>
        <w:tc>
          <w:tcPr>
            <w:tcW w:w="1355" w:type="dxa"/>
          </w:tcPr>
          <w:p w14:paraId="31FC45A5" w14:textId="77777777" w:rsidR="002C4E0D" w:rsidRPr="00541C73" w:rsidRDefault="002C4E0D">
            <w:pPr>
              <w:pStyle w:val="acctfourfigures"/>
              <w:tabs>
                <w:tab w:val="clear" w:pos="765"/>
                <w:tab w:val="decimal" w:pos="1130"/>
              </w:tabs>
              <w:spacing w:line="240" w:lineRule="atLeast"/>
              <w:rPr>
                <w:rFonts w:cs="Times New Roman"/>
                <w:szCs w:val="22"/>
              </w:rPr>
            </w:pPr>
          </w:p>
        </w:tc>
      </w:tr>
      <w:tr w:rsidR="00363FCC" w:rsidRPr="00A82A42" w14:paraId="129C2828" w14:textId="77777777">
        <w:tc>
          <w:tcPr>
            <w:tcW w:w="3150" w:type="dxa"/>
            <w:vAlign w:val="bottom"/>
          </w:tcPr>
          <w:p w14:paraId="04810003" w14:textId="77777777" w:rsidR="00363FCC" w:rsidRPr="00541C73" w:rsidRDefault="00363FCC" w:rsidP="00363FCC">
            <w:pPr>
              <w:spacing w:line="240" w:lineRule="atLeast"/>
              <w:ind w:left="-77" w:right="-126"/>
              <w:rPr>
                <w:rFonts w:cs="Times New Roman"/>
                <w:szCs w:val="22"/>
              </w:rPr>
            </w:pPr>
            <w:r w:rsidRPr="00541C73">
              <w:rPr>
                <w:rFonts w:cs="Times New Roman"/>
                <w:szCs w:val="22"/>
              </w:rPr>
              <w:t xml:space="preserve">   interest receivables</w:t>
            </w:r>
          </w:p>
        </w:tc>
        <w:tc>
          <w:tcPr>
            <w:tcW w:w="1260" w:type="dxa"/>
          </w:tcPr>
          <w:p w14:paraId="63EA3553" w14:textId="77777777" w:rsidR="00363FCC" w:rsidRPr="00541C73" w:rsidRDefault="00363FCC" w:rsidP="00363FCC">
            <w:pPr>
              <w:pStyle w:val="acctfourfigures"/>
              <w:tabs>
                <w:tab w:val="clear" w:pos="765"/>
                <w:tab w:val="decimal" w:pos="1130"/>
              </w:tabs>
              <w:spacing w:line="240" w:lineRule="atLeast"/>
              <w:rPr>
                <w:rFonts w:cs="Times New Roman"/>
                <w:szCs w:val="22"/>
              </w:rPr>
            </w:pPr>
            <w:r w:rsidRPr="00AA6956">
              <w:rPr>
                <w:rFonts w:cs="Times New Roman"/>
                <w:szCs w:val="22"/>
              </w:rPr>
              <w:t>-</w:t>
            </w:r>
          </w:p>
        </w:tc>
        <w:tc>
          <w:tcPr>
            <w:tcW w:w="180" w:type="dxa"/>
          </w:tcPr>
          <w:p w14:paraId="2B0CA0DF" w14:textId="77777777" w:rsidR="00363FCC" w:rsidRPr="00541C73" w:rsidRDefault="00363FCC" w:rsidP="00363FCC">
            <w:pPr>
              <w:pStyle w:val="acctfourfigures"/>
              <w:tabs>
                <w:tab w:val="clear" w:pos="765"/>
                <w:tab w:val="decimal" w:pos="1130"/>
              </w:tabs>
              <w:spacing w:line="240" w:lineRule="atLeast"/>
              <w:rPr>
                <w:rFonts w:cs="Times New Roman"/>
                <w:szCs w:val="22"/>
              </w:rPr>
            </w:pPr>
          </w:p>
        </w:tc>
        <w:tc>
          <w:tcPr>
            <w:tcW w:w="1350" w:type="dxa"/>
          </w:tcPr>
          <w:p w14:paraId="1E845E2F" w14:textId="22617D80" w:rsidR="00363FCC" w:rsidRPr="00AA6956" w:rsidRDefault="00363FCC" w:rsidP="00363FCC">
            <w:pPr>
              <w:pStyle w:val="acctfourfigures"/>
              <w:tabs>
                <w:tab w:val="clear" w:pos="765"/>
                <w:tab w:val="decimal" w:pos="1130"/>
              </w:tabs>
              <w:spacing w:line="240" w:lineRule="atLeast"/>
              <w:ind w:right="11"/>
              <w:rPr>
                <w:rFonts w:cs="Times New Roman"/>
                <w:szCs w:val="22"/>
                <w:lang w:bidi="th-TH"/>
              </w:rPr>
            </w:pPr>
            <w:r w:rsidRPr="00AA6956">
              <w:rPr>
                <w:rFonts w:cs="Times New Roman"/>
                <w:szCs w:val="22"/>
              </w:rPr>
              <w:t>(516)</w:t>
            </w:r>
          </w:p>
        </w:tc>
        <w:tc>
          <w:tcPr>
            <w:tcW w:w="229" w:type="dxa"/>
          </w:tcPr>
          <w:p w14:paraId="571DFC60" w14:textId="77777777" w:rsidR="00363FCC" w:rsidRPr="00541C73" w:rsidRDefault="00363FCC" w:rsidP="00363FCC">
            <w:pPr>
              <w:pStyle w:val="acctfourfigures"/>
              <w:tabs>
                <w:tab w:val="clear" w:pos="765"/>
                <w:tab w:val="decimal" w:pos="1130"/>
              </w:tabs>
              <w:spacing w:line="240" w:lineRule="atLeast"/>
              <w:rPr>
                <w:rFonts w:cs="Times New Roman"/>
                <w:szCs w:val="22"/>
              </w:rPr>
            </w:pPr>
          </w:p>
        </w:tc>
        <w:tc>
          <w:tcPr>
            <w:tcW w:w="1355" w:type="dxa"/>
          </w:tcPr>
          <w:p w14:paraId="3467DDC5" w14:textId="11185D30" w:rsidR="00363FCC" w:rsidRPr="00541C73" w:rsidRDefault="00363FCC" w:rsidP="00363FCC">
            <w:pPr>
              <w:pStyle w:val="acctfourfigures"/>
              <w:tabs>
                <w:tab w:val="clear" w:pos="765"/>
                <w:tab w:val="decimal" w:pos="1130"/>
              </w:tabs>
              <w:spacing w:line="240" w:lineRule="atLeast"/>
              <w:rPr>
                <w:rFonts w:cs="Times New Roman"/>
                <w:szCs w:val="22"/>
              </w:rPr>
            </w:pPr>
            <w:r w:rsidRPr="00AA6956">
              <w:rPr>
                <w:rFonts w:cs="Times New Roman"/>
                <w:szCs w:val="22"/>
              </w:rPr>
              <w:t>-</w:t>
            </w:r>
          </w:p>
        </w:tc>
        <w:tc>
          <w:tcPr>
            <w:tcW w:w="229" w:type="dxa"/>
          </w:tcPr>
          <w:p w14:paraId="0FB3A1D1" w14:textId="77777777" w:rsidR="00363FCC" w:rsidRPr="00541C73" w:rsidRDefault="00363FCC" w:rsidP="00363FCC">
            <w:pPr>
              <w:pStyle w:val="acctfourfigures"/>
              <w:tabs>
                <w:tab w:val="clear" w:pos="765"/>
                <w:tab w:val="decimal" w:pos="1130"/>
              </w:tabs>
              <w:spacing w:line="240" w:lineRule="atLeast"/>
              <w:rPr>
                <w:rFonts w:cs="Times New Roman"/>
                <w:szCs w:val="22"/>
              </w:rPr>
            </w:pPr>
          </w:p>
        </w:tc>
        <w:tc>
          <w:tcPr>
            <w:tcW w:w="1355" w:type="dxa"/>
          </w:tcPr>
          <w:p w14:paraId="79537AD5" w14:textId="6EBBAB10" w:rsidR="00363FCC" w:rsidRPr="00541C73" w:rsidRDefault="00363FCC" w:rsidP="00363FCC">
            <w:pPr>
              <w:pStyle w:val="acctfourfigures"/>
              <w:tabs>
                <w:tab w:val="clear" w:pos="765"/>
                <w:tab w:val="decimal" w:pos="1130"/>
              </w:tabs>
              <w:spacing w:line="240" w:lineRule="atLeast"/>
              <w:rPr>
                <w:rFonts w:cs="Times New Roman"/>
                <w:szCs w:val="22"/>
              </w:rPr>
            </w:pPr>
            <w:r w:rsidRPr="00AA6956">
              <w:rPr>
                <w:rFonts w:cs="Times New Roman"/>
                <w:szCs w:val="22"/>
              </w:rPr>
              <w:t>(516)</w:t>
            </w:r>
          </w:p>
        </w:tc>
      </w:tr>
      <w:tr w:rsidR="00363FCC" w:rsidRPr="0093239C" w14:paraId="5C54972A" w14:textId="77777777">
        <w:tc>
          <w:tcPr>
            <w:tcW w:w="3150" w:type="dxa"/>
            <w:vAlign w:val="bottom"/>
          </w:tcPr>
          <w:p w14:paraId="0BBD33DE" w14:textId="77777777" w:rsidR="00363FCC" w:rsidRPr="00541C73" w:rsidRDefault="00363FCC" w:rsidP="00363FCC">
            <w:pPr>
              <w:spacing w:line="240" w:lineRule="atLeast"/>
              <w:ind w:left="-77" w:right="-126"/>
              <w:rPr>
                <w:rFonts w:cs="Times New Roman"/>
                <w:szCs w:val="22"/>
              </w:rPr>
            </w:pPr>
            <w:r w:rsidRPr="00541C73">
              <w:rPr>
                <w:rFonts w:cs="Times New Roman"/>
                <w:szCs w:val="22"/>
              </w:rPr>
              <w:t xml:space="preserve">Right-of-use assets </w:t>
            </w:r>
          </w:p>
        </w:tc>
        <w:tc>
          <w:tcPr>
            <w:tcW w:w="1260" w:type="dxa"/>
            <w:tcBorders>
              <w:bottom w:val="single" w:sz="4" w:space="0" w:color="auto"/>
            </w:tcBorders>
          </w:tcPr>
          <w:p w14:paraId="747B7B00" w14:textId="77777777" w:rsidR="00363FCC" w:rsidRPr="00541C73" w:rsidRDefault="00363FCC" w:rsidP="00363FCC">
            <w:pPr>
              <w:pStyle w:val="acctfourfigures"/>
              <w:tabs>
                <w:tab w:val="clear" w:pos="765"/>
                <w:tab w:val="decimal" w:pos="1130"/>
              </w:tabs>
              <w:spacing w:line="240" w:lineRule="atLeast"/>
              <w:ind w:right="-256"/>
              <w:rPr>
                <w:rFonts w:cs="Times New Roman"/>
                <w:szCs w:val="22"/>
              </w:rPr>
            </w:pPr>
            <w:r w:rsidRPr="00541C73">
              <w:rPr>
                <w:rFonts w:cs="Times New Roman"/>
                <w:szCs w:val="22"/>
              </w:rPr>
              <w:t>(159,799)</w:t>
            </w:r>
          </w:p>
        </w:tc>
        <w:tc>
          <w:tcPr>
            <w:tcW w:w="180" w:type="dxa"/>
            <w:vAlign w:val="bottom"/>
          </w:tcPr>
          <w:p w14:paraId="402AA769" w14:textId="77777777" w:rsidR="00363FCC" w:rsidRPr="00541C73" w:rsidRDefault="00363FCC" w:rsidP="00363FCC">
            <w:pPr>
              <w:pStyle w:val="acctfourfigures"/>
              <w:tabs>
                <w:tab w:val="clear" w:pos="765"/>
                <w:tab w:val="decimal" w:pos="1130"/>
              </w:tabs>
              <w:spacing w:line="240" w:lineRule="atLeast"/>
              <w:rPr>
                <w:rFonts w:cs="Times New Roman"/>
                <w:szCs w:val="22"/>
              </w:rPr>
            </w:pPr>
          </w:p>
        </w:tc>
        <w:tc>
          <w:tcPr>
            <w:tcW w:w="1350" w:type="dxa"/>
            <w:tcBorders>
              <w:bottom w:val="single" w:sz="4" w:space="0" w:color="auto"/>
            </w:tcBorders>
          </w:tcPr>
          <w:p w14:paraId="3F653D16" w14:textId="309E8098" w:rsidR="00363FCC" w:rsidRPr="00541C73" w:rsidRDefault="00363FCC" w:rsidP="00363FCC">
            <w:pPr>
              <w:pStyle w:val="acctfourfigures"/>
              <w:tabs>
                <w:tab w:val="clear" w:pos="765"/>
                <w:tab w:val="decimal" w:pos="1130"/>
              </w:tabs>
              <w:spacing w:line="240" w:lineRule="atLeast"/>
              <w:ind w:right="11"/>
              <w:rPr>
                <w:rFonts w:cs="Times New Roman"/>
                <w:szCs w:val="22"/>
              </w:rPr>
            </w:pPr>
            <w:r w:rsidRPr="00AA6956">
              <w:rPr>
                <w:rFonts w:cs="Times New Roman"/>
                <w:szCs w:val="22"/>
              </w:rPr>
              <w:t xml:space="preserve">(12,571) </w:t>
            </w:r>
          </w:p>
        </w:tc>
        <w:tc>
          <w:tcPr>
            <w:tcW w:w="229" w:type="dxa"/>
          </w:tcPr>
          <w:p w14:paraId="29E55BF2" w14:textId="77777777" w:rsidR="00363FCC" w:rsidRPr="00541C73" w:rsidRDefault="00363FCC" w:rsidP="00363FCC">
            <w:pPr>
              <w:pStyle w:val="acctfourfigures"/>
              <w:tabs>
                <w:tab w:val="clear" w:pos="765"/>
                <w:tab w:val="decimal" w:pos="1130"/>
              </w:tabs>
              <w:spacing w:line="240" w:lineRule="atLeast"/>
              <w:rPr>
                <w:rFonts w:cs="Times New Roman"/>
                <w:szCs w:val="22"/>
              </w:rPr>
            </w:pPr>
          </w:p>
        </w:tc>
        <w:tc>
          <w:tcPr>
            <w:tcW w:w="1355" w:type="dxa"/>
            <w:tcBorders>
              <w:bottom w:val="single" w:sz="4" w:space="0" w:color="auto"/>
            </w:tcBorders>
          </w:tcPr>
          <w:p w14:paraId="5F051C6B" w14:textId="4BB823C1" w:rsidR="00363FCC" w:rsidRPr="00541C73" w:rsidRDefault="00363FCC" w:rsidP="00363FCC">
            <w:pPr>
              <w:pStyle w:val="acctfourfigures"/>
              <w:tabs>
                <w:tab w:val="clear" w:pos="765"/>
                <w:tab w:val="decimal" w:pos="1130"/>
              </w:tabs>
              <w:spacing w:line="240" w:lineRule="atLeast"/>
              <w:rPr>
                <w:rFonts w:cs="Times New Roman"/>
                <w:szCs w:val="22"/>
              </w:rPr>
            </w:pPr>
            <w:r w:rsidRPr="00AA6956">
              <w:rPr>
                <w:rFonts w:cs="Times New Roman"/>
                <w:szCs w:val="22"/>
              </w:rPr>
              <w:t>-</w:t>
            </w:r>
          </w:p>
        </w:tc>
        <w:tc>
          <w:tcPr>
            <w:tcW w:w="229" w:type="dxa"/>
          </w:tcPr>
          <w:p w14:paraId="622015FA" w14:textId="77777777" w:rsidR="00363FCC" w:rsidRPr="00541C73" w:rsidRDefault="00363FCC" w:rsidP="00363FCC">
            <w:pPr>
              <w:pStyle w:val="acctfourfigures"/>
              <w:tabs>
                <w:tab w:val="clear" w:pos="765"/>
                <w:tab w:val="decimal" w:pos="1130"/>
              </w:tabs>
              <w:spacing w:line="240" w:lineRule="atLeast"/>
              <w:rPr>
                <w:rFonts w:cs="Times New Roman"/>
                <w:szCs w:val="22"/>
              </w:rPr>
            </w:pPr>
          </w:p>
        </w:tc>
        <w:tc>
          <w:tcPr>
            <w:tcW w:w="1355" w:type="dxa"/>
            <w:tcBorders>
              <w:bottom w:val="single" w:sz="4" w:space="0" w:color="auto"/>
            </w:tcBorders>
          </w:tcPr>
          <w:p w14:paraId="03F80140" w14:textId="72408976" w:rsidR="00363FCC" w:rsidRPr="00541C73" w:rsidRDefault="00363FCC" w:rsidP="00363FCC">
            <w:pPr>
              <w:pStyle w:val="acctfourfigures"/>
              <w:tabs>
                <w:tab w:val="clear" w:pos="765"/>
                <w:tab w:val="decimal" w:pos="1130"/>
              </w:tabs>
              <w:spacing w:line="240" w:lineRule="atLeast"/>
              <w:rPr>
                <w:rFonts w:cs="Times New Roman"/>
                <w:szCs w:val="22"/>
              </w:rPr>
            </w:pPr>
            <w:r w:rsidRPr="00AA6956">
              <w:rPr>
                <w:rFonts w:cs="Times New Roman"/>
                <w:szCs w:val="22"/>
              </w:rPr>
              <w:t>(172,370)</w:t>
            </w:r>
          </w:p>
        </w:tc>
      </w:tr>
      <w:tr w:rsidR="00363FCC" w:rsidRPr="00EB3AC2" w14:paraId="7CC9256D" w14:textId="77777777">
        <w:tc>
          <w:tcPr>
            <w:tcW w:w="3150" w:type="dxa"/>
            <w:vAlign w:val="bottom"/>
          </w:tcPr>
          <w:p w14:paraId="343818D3" w14:textId="77777777" w:rsidR="00363FCC" w:rsidRPr="00541C73" w:rsidRDefault="00363FCC" w:rsidP="00363FCC">
            <w:pPr>
              <w:spacing w:line="240" w:lineRule="atLeast"/>
              <w:ind w:left="-77" w:right="-126"/>
              <w:rPr>
                <w:rFonts w:cs="Times New Roman"/>
                <w:b/>
                <w:bCs/>
                <w:szCs w:val="22"/>
              </w:rPr>
            </w:pPr>
            <w:r w:rsidRPr="00541C73">
              <w:rPr>
                <w:rFonts w:cs="Times New Roman"/>
                <w:b/>
                <w:bCs/>
                <w:szCs w:val="22"/>
              </w:rPr>
              <w:t>Total</w:t>
            </w:r>
          </w:p>
        </w:tc>
        <w:tc>
          <w:tcPr>
            <w:tcW w:w="1260" w:type="dxa"/>
            <w:tcBorders>
              <w:top w:val="single" w:sz="4" w:space="0" w:color="auto"/>
              <w:bottom w:val="single" w:sz="4" w:space="0" w:color="auto"/>
            </w:tcBorders>
          </w:tcPr>
          <w:p w14:paraId="671D2613" w14:textId="77777777" w:rsidR="00363FCC" w:rsidRPr="00541C73" w:rsidRDefault="00363FCC" w:rsidP="00363FCC">
            <w:pPr>
              <w:pStyle w:val="acctfourfigures"/>
              <w:tabs>
                <w:tab w:val="clear" w:pos="765"/>
                <w:tab w:val="decimal" w:pos="1130"/>
              </w:tabs>
              <w:spacing w:line="240" w:lineRule="atLeast"/>
              <w:ind w:right="-166"/>
              <w:rPr>
                <w:rFonts w:cs="Times New Roman"/>
                <w:b/>
                <w:bCs/>
                <w:szCs w:val="22"/>
              </w:rPr>
            </w:pPr>
            <w:r w:rsidRPr="00541C73">
              <w:rPr>
                <w:rFonts w:cs="Times New Roman"/>
                <w:b/>
                <w:bCs/>
                <w:szCs w:val="22"/>
              </w:rPr>
              <w:t>(167,561)</w:t>
            </w:r>
          </w:p>
        </w:tc>
        <w:tc>
          <w:tcPr>
            <w:tcW w:w="180" w:type="dxa"/>
            <w:vAlign w:val="bottom"/>
          </w:tcPr>
          <w:p w14:paraId="644A956B" w14:textId="77777777" w:rsidR="00363FCC" w:rsidRPr="00541C73" w:rsidRDefault="00363FCC" w:rsidP="00363FCC">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single" w:sz="4" w:space="0" w:color="auto"/>
            </w:tcBorders>
          </w:tcPr>
          <w:p w14:paraId="1C532701" w14:textId="30E678B7" w:rsidR="00363FCC" w:rsidRPr="00541C73" w:rsidRDefault="00363FCC" w:rsidP="00363FCC">
            <w:pPr>
              <w:pStyle w:val="acctfourfigures"/>
              <w:tabs>
                <w:tab w:val="clear" w:pos="765"/>
                <w:tab w:val="decimal" w:pos="1130"/>
              </w:tabs>
              <w:spacing w:line="240" w:lineRule="atLeast"/>
              <w:ind w:right="11"/>
              <w:rPr>
                <w:rFonts w:cs="Times New Roman"/>
                <w:b/>
                <w:bCs/>
                <w:szCs w:val="22"/>
              </w:rPr>
            </w:pPr>
            <w:r w:rsidRPr="00AA6956">
              <w:rPr>
                <w:rFonts w:cs="Times New Roman"/>
                <w:b/>
                <w:bCs/>
                <w:szCs w:val="22"/>
              </w:rPr>
              <w:t xml:space="preserve">(11,598) </w:t>
            </w:r>
          </w:p>
        </w:tc>
        <w:tc>
          <w:tcPr>
            <w:tcW w:w="229" w:type="dxa"/>
          </w:tcPr>
          <w:p w14:paraId="3D0C11E1" w14:textId="77777777" w:rsidR="00363FCC" w:rsidRPr="00541C73" w:rsidRDefault="00363FCC" w:rsidP="00363FCC">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tcPr>
          <w:p w14:paraId="1316A747" w14:textId="14B1E045" w:rsidR="00363FCC" w:rsidRPr="00541C73" w:rsidRDefault="00363FCC" w:rsidP="00363FCC">
            <w:pPr>
              <w:pStyle w:val="acctfourfigures"/>
              <w:tabs>
                <w:tab w:val="clear" w:pos="765"/>
                <w:tab w:val="decimal" w:pos="1130"/>
              </w:tabs>
              <w:spacing w:line="240" w:lineRule="atLeast"/>
              <w:ind w:right="11"/>
              <w:rPr>
                <w:rFonts w:cs="Times New Roman"/>
                <w:b/>
                <w:bCs/>
                <w:szCs w:val="22"/>
              </w:rPr>
            </w:pPr>
            <w:r w:rsidRPr="00AA6956">
              <w:rPr>
                <w:rFonts w:cs="Times New Roman"/>
                <w:b/>
                <w:bCs/>
                <w:szCs w:val="22"/>
              </w:rPr>
              <w:t>-</w:t>
            </w:r>
          </w:p>
        </w:tc>
        <w:tc>
          <w:tcPr>
            <w:tcW w:w="229" w:type="dxa"/>
          </w:tcPr>
          <w:p w14:paraId="671C0DA8" w14:textId="77777777" w:rsidR="00363FCC" w:rsidRPr="00541C73" w:rsidRDefault="00363FCC" w:rsidP="00363FCC">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single" w:sz="4" w:space="0" w:color="auto"/>
            </w:tcBorders>
          </w:tcPr>
          <w:p w14:paraId="3A44CF15" w14:textId="06F57E1A" w:rsidR="00363FCC" w:rsidRPr="00541C73" w:rsidRDefault="00363FCC" w:rsidP="00363FCC">
            <w:pPr>
              <w:pStyle w:val="acctfourfigures"/>
              <w:tabs>
                <w:tab w:val="clear" w:pos="765"/>
                <w:tab w:val="decimal" w:pos="1130"/>
              </w:tabs>
              <w:spacing w:line="240" w:lineRule="atLeast"/>
              <w:rPr>
                <w:rFonts w:cs="Times New Roman"/>
                <w:b/>
                <w:bCs/>
                <w:szCs w:val="22"/>
              </w:rPr>
            </w:pPr>
            <w:r w:rsidRPr="00AA6956">
              <w:rPr>
                <w:rFonts w:cs="Times New Roman"/>
                <w:b/>
                <w:bCs/>
                <w:szCs w:val="22"/>
              </w:rPr>
              <w:t>(179,159)</w:t>
            </w:r>
          </w:p>
        </w:tc>
      </w:tr>
      <w:tr w:rsidR="00363FCC" w:rsidRPr="00EB3AC2" w14:paraId="76B715EA" w14:textId="77777777">
        <w:tc>
          <w:tcPr>
            <w:tcW w:w="3150" w:type="dxa"/>
            <w:vAlign w:val="bottom"/>
          </w:tcPr>
          <w:p w14:paraId="4BADCDC5" w14:textId="77777777" w:rsidR="00363FCC" w:rsidRPr="00541C73" w:rsidRDefault="00363FCC" w:rsidP="00363FCC">
            <w:pPr>
              <w:spacing w:line="240" w:lineRule="atLeast"/>
              <w:ind w:left="-77" w:right="-126"/>
              <w:rPr>
                <w:rFonts w:cs="Times New Roman"/>
                <w:b/>
                <w:bCs/>
                <w:szCs w:val="22"/>
              </w:rPr>
            </w:pPr>
          </w:p>
        </w:tc>
        <w:tc>
          <w:tcPr>
            <w:tcW w:w="1260" w:type="dxa"/>
            <w:tcBorders>
              <w:top w:val="single" w:sz="4" w:space="0" w:color="auto"/>
            </w:tcBorders>
            <w:vAlign w:val="bottom"/>
          </w:tcPr>
          <w:p w14:paraId="65BBCC1D" w14:textId="77777777" w:rsidR="00363FCC" w:rsidRPr="00541C73" w:rsidRDefault="00363FCC" w:rsidP="00363FCC">
            <w:pPr>
              <w:pStyle w:val="acctfourfigures"/>
              <w:tabs>
                <w:tab w:val="clear" w:pos="765"/>
                <w:tab w:val="decimal" w:pos="1130"/>
              </w:tabs>
              <w:spacing w:line="240" w:lineRule="atLeast"/>
              <w:rPr>
                <w:rFonts w:cs="Times New Roman"/>
                <w:b/>
                <w:bCs/>
                <w:szCs w:val="22"/>
              </w:rPr>
            </w:pPr>
          </w:p>
        </w:tc>
        <w:tc>
          <w:tcPr>
            <w:tcW w:w="180" w:type="dxa"/>
            <w:vAlign w:val="bottom"/>
          </w:tcPr>
          <w:p w14:paraId="709274A9" w14:textId="77777777" w:rsidR="00363FCC" w:rsidRPr="00541C73" w:rsidRDefault="00363FCC" w:rsidP="00363FCC">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tcBorders>
          </w:tcPr>
          <w:p w14:paraId="3D926876" w14:textId="77777777" w:rsidR="00363FCC" w:rsidRPr="00541C73" w:rsidRDefault="00363FCC" w:rsidP="00363FCC">
            <w:pPr>
              <w:pStyle w:val="acctfourfigures"/>
              <w:tabs>
                <w:tab w:val="clear" w:pos="765"/>
                <w:tab w:val="decimal" w:pos="1130"/>
              </w:tabs>
              <w:spacing w:line="240" w:lineRule="atLeast"/>
              <w:ind w:right="11"/>
              <w:rPr>
                <w:rFonts w:cs="Times New Roman"/>
                <w:b/>
                <w:bCs/>
                <w:szCs w:val="22"/>
              </w:rPr>
            </w:pPr>
          </w:p>
        </w:tc>
        <w:tc>
          <w:tcPr>
            <w:tcW w:w="229" w:type="dxa"/>
          </w:tcPr>
          <w:p w14:paraId="34BE5474" w14:textId="77777777" w:rsidR="00363FCC" w:rsidRPr="00541C73" w:rsidRDefault="00363FCC" w:rsidP="00363FCC">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tcPr>
          <w:p w14:paraId="04BABAF7" w14:textId="77777777" w:rsidR="00363FCC" w:rsidRPr="00541C73" w:rsidRDefault="00363FCC" w:rsidP="00363FCC">
            <w:pPr>
              <w:pStyle w:val="acctfourfigures"/>
              <w:tabs>
                <w:tab w:val="clear" w:pos="765"/>
                <w:tab w:val="decimal" w:pos="1130"/>
              </w:tabs>
              <w:spacing w:line="240" w:lineRule="atLeast"/>
              <w:ind w:right="11"/>
              <w:rPr>
                <w:rFonts w:cs="Times New Roman"/>
                <w:b/>
                <w:bCs/>
                <w:szCs w:val="22"/>
              </w:rPr>
            </w:pPr>
          </w:p>
        </w:tc>
        <w:tc>
          <w:tcPr>
            <w:tcW w:w="229" w:type="dxa"/>
          </w:tcPr>
          <w:p w14:paraId="0AA33A86" w14:textId="77777777" w:rsidR="00363FCC" w:rsidRPr="00541C73" w:rsidRDefault="00363FCC" w:rsidP="00363FCC">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tcBorders>
          </w:tcPr>
          <w:p w14:paraId="3308E146" w14:textId="77777777" w:rsidR="00363FCC" w:rsidRPr="00541C73" w:rsidRDefault="00363FCC" w:rsidP="00363FCC">
            <w:pPr>
              <w:pStyle w:val="acctfourfigures"/>
              <w:tabs>
                <w:tab w:val="clear" w:pos="765"/>
                <w:tab w:val="decimal" w:pos="1130"/>
              </w:tabs>
              <w:spacing w:line="240" w:lineRule="atLeast"/>
              <w:rPr>
                <w:rFonts w:cs="Times New Roman"/>
                <w:b/>
                <w:bCs/>
                <w:szCs w:val="22"/>
              </w:rPr>
            </w:pPr>
          </w:p>
        </w:tc>
      </w:tr>
      <w:tr w:rsidR="00363FCC" w:rsidRPr="00EB3AC2" w14:paraId="5E26C4D3" w14:textId="77777777">
        <w:tc>
          <w:tcPr>
            <w:tcW w:w="3150" w:type="dxa"/>
            <w:vAlign w:val="bottom"/>
          </w:tcPr>
          <w:p w14:paraId="68D0A9E4" w14:textId="77777777" w:rsidR="00363FCC" w:rsidRPr="00541C73" w:rsidRDefault="00363FCC" w:rsidP="00363FCC">
            <w:pPr>
              <w:spacing w:line="240" w:lineRule="atLeast"/>
              <w:ind w:left="-77" w:right="-126"/>
              <w:rPr>
                <w:rFonts w:cs="Times New Roman"/>
                <w:b/>
                <w:bCs/>
                <w:szCs w:val="22"/>
              </w:rPr>
            </w:pPr>
            <w:r w:rsidRPr="00541C73">
              <w:rPr>
                <w:rFonts w:cs="Times New Roman"/>
                <w:b/>
                <w:bCs/>
                <w:szCs w:val="22"/>
              </w:rPr>
              <w:t>Net</w:t>
            </w:r>
          </w:p>
        </w:tc>
        <w:tc>
          <w:tcPr>
            <w:tcW w:w="1260" w:type="dxa"/>
            <w:tcBorders>
              <w:bottom w:val="double" w:sz="4" w:space="0" w:color="auto"/>
            </w:tcBorders>
            <w:vAlign w:val="bottom"/>
          </w:tcPr>
          <w:p w14:paraId="281281A5" w14:textId="77777777" w:rsidR="00363FCC" w:rsidRPr="00541C73" w:rsidRDefault="00363FCC" w:rsidP="00363FCC">
            <w:pPr>
              <w:pStyle w:val="acctfourfigures"/>
              <w:tabs>
                <w:tab w:val="clear" w:pos="765"/>
                <w:tab w:val="decimal" w:pos="1130"/>
              </w:tabs>
              <w:spacing w:line="240" w:lineRule="atLeast"/>
              <w:rPr>
                <w:rFonts w:cs="Times New Roman"/>
                <w:b/>
                <w:bCs/>
                <w:szCs w:val="22"/>
              </w:rPr>
            </w:pPr>
            <w:r w:rsidRPr="00541C73">
              <w:rPr>
                <w:rFonts w:cs="Times New Roman"/>
                <w:b/>
                <w:bCs/>
                <w:szCs w:val="22"/>
              </w:rPr>
              <w:t>211,230</w:t>
            </w:r>
          </w:p>
        </w:tc>
        <w:tc>
          <w:tcPr>
            <w:tcW w:w="180" w:type="dxa"/>
            <w:vAlign w:val="bottom"/>
          </w:tcPr>
          <w:p w14:paraId="69046D68" w14:textId="77777777" w:rsidR="00363FCC" w:rsidRPr="00541C73" w:rsidRDefault="00363FCC" w:rsidP="00363FCC">
            <w:pPr>
              <w:pStyle w:val="acctfourfigures"/>
              <w:tabs>
                <w:tab w:val="clear" w:pos="765"/>
                <w:tab w:val="decimal" w:pos="1130"/>
              </w:tabs>
              <w:spacing w:line="240" w:lineRule="atLeast"/>
              <w:rPr>
                <w:rFonts w:cs="Times New Roman"/>
                <w:b/>
                <w:bCs/>
                <w:szCs w:val="22"/>
              </w:rPr>
            </w:pPr>
          </w:p>
        </w:tc>
        <w:tc>
          <w:tcPr>
            <w:tcW w:w="1350" w:type="dxa"/>
            <w:tcBorders>
              <w:bottom w:val="double" w:sz="4" w:space="0" w:color="auto"/>
            </w:tcBorders>
          </w:tcPr>
          <w:p w14:paraId="69E62025" w14:textId="1EACC87A" w:rsidR="00363FCC" w:rsidRPr="00541C73" w:rsidRDefault="00363FCC" w:rsidP="00363FCC">
            <w:pPr>
              <w:pStyle w:val="acctfourfigures"/>
              <w:tabs>
                <w:tab w:val="clear" w:pos="765"/>
                <w:tab w:val="decimal" w:pos="1130"/>
              </w:tabs>
              <w:spacing w:line="240" w:lineRule="atLeast"/>
              <w:ind w:right="11"/>
              <w:rPr>
                <w:rFonts w:cs="Times New Roman"/>
                <w:b/>
                <w:bCs/>
                <w:szCs w:val="22"/>
              </w:rPr>
            </w:pPr>
            <w:r w:rsidRPr="00AA6956">
              <w:rPr>
                <w:rFonts w:cs="Times New Roman"/>
                <w:b/>
                <w:bCs/>
                <w:szCs w:val="22"/>
              </w:rPr>
              <w:t>(128,489)</w:t>
            </w:r>
          </w:p>
        </w:tc>
        <w:tc>
          <w:tcPr>
            <w:tcW w:w="229" w:type="dxa"/>
          </w:tcPr>
          <w:p w14:paraId="3C6C24D3" w14:textId="77777777" w:rsidR="00363FCC" w:rsidRPr="00541C73" w:rsidRDefault="00363FCC" w:rsidP="00363FCC">
            <w:pPr>
              <w:pStyle w:val="acctfourfigures"/>
              <w:tabs>
                <w:tab w:val="clear" w:pos="765"/>
                <w:tab w:val="decimal" w:pos="1130"/>
              </w:tabs>
              <w:spacing w:line="240" w:lineRule="atLeast"/>
              <w:rPr>
                <w:rFonts w:cs="Times New Roman"/>
                <w:b/>
                <w:bCs/>
                <w:szCs w:val="22"/>
              </w:rPr>
            </w:pPr>
          </w:p>
        </w:tc>
        <w:tc>
          <w:tcPr>
            <w:tcW w:w="1355" w:type="dxa"/>
            <w:tcBorders>
              <w:bottom w:val="double" w:sz="4" w:space="0" w:color="auto"/>
            </w:tcBorders>
          </w:tcPr>
          <w:p w14:paraId="1BCD9662" w14:textId="6D69CA7C" w:rsidR="00363FCC" w:rsidRPr="00541C73" w:rsidRDefault="00363FCC" w:rsidP="00363FCC">
            <w:pPr>
              <w:pStyle w:val="acctfourfigures"/>
              <w:tabs>
                <w:tab w:val="clear" w:pos="765"/>
                <w:tab w:val="decimal" w:pos="1130"/>
              </w:tabs>
              <w:spacing w:line="240" w:lineRule="atLeast"/>
              <w:ind w:right="11"/>
              <w:rPr>
                <w:rFonts w:cs="Times New Roman"/>
                <w:b/>
                <w:bCs/>
                <w:szCs w:val="22"/>
              </w:rPr>
            </w:pPr>
            <w:r w:rsidRPr="00AA6956">
              <w:rPr>
                <w:rFonts w:cs="Times New Roman"/>
                <w:b/>
                <w:bCs/>
                <w:szCs w:val="22"/>
              </w:rPr>
              <w:t>(6,298)</w:t>
            </w:r>
          </w:p>
        </w:tc>
        <w:tc>
          <w:tcPr>
            <w:tcW w:w="229" w:type="dxa"/>
          </w:tcPr>
          <w:p w14:paraId="390EFE60" w14:textId="77777777" w:rsidR="00363FCC" w:rsidRPr="00541C73" w:rsidRDefault="00363FCC" w:rsidP="00363FCC">
            <w:pPr>
              <w:pStyle w:val="acctfourfigures"/>
              <w:tabs>
                <w:tab w:val="clear" w:pos="765"/>
                <w:tab w:val="decimal" w:pos="1130"/>
              </w:tabs>
              <w:spacing w:line="240" w:lineRule="atLeast"/>
              <w:rPr>
                <w:rFonts w:cs="Times New Roman"/>
                <w:b/>
                <w:bCs/>
                <w:szCs w:val="22"/>
              </w:rPr>
            </w:pPr>
          </w:p>
        </w:tc>
        <w:tc>
          <w:tcPr>
            <w:tcW w:w="1355" w:type="dxa"/>
            <w:tcBorders>
              <w:bottom w:val="double" w:sz="4" w:space="0" w:color="auto"/>
            </w:tcBorders>
          </w:tcPr>
          <w:p w14:paraId="0F417B60" w14:textId="5ABA4835" w:rsidR="00363FCC" w:rsidRPr="00541C73" w:rsidRDefault="00363FCC" w:rsidP="00363FCC">
            <w:pPr>
              <w:pStyle w:val="acctfourfigures"/>
              <w:tabs>
                <w:tab w:val="clear" w:pos="765"/>
                <w:tab w:val="decimal" w:pos="1130"/>
              </w:tabs>
              <w:spacing w:line="240" w:lineRule="atLeast"/>
              <w:rPr>
                <w:rFonts w:cs="Times New Roman"/>
                <w:b/>
                <w:bCs/>
                <w:szCs w:val="22"/>
              </w:rPr>
            </w:pPr>
            <w:r w:rsidRPr="00AA6956">
              <w:rPr>
                <w:rFonts w:cs="Times New Roman"/>
                <w:b/>
                <w:bCs/>
                <w:szCs w:val="22"/>
              </w:rPr>
              <w:t>76,443</w:t>
            </w:r>
          </w:p>
        </w:tc>
      </w:tr>
    </w:tbl>
    <w:p w14:paraId="2839B7D3" w14:textId="382558DB" w:rsidR="00BD2289" w:rsidRPr="0012708E" w:rsidRDefault="598B9740" w:rsidP="00BD2289">
      <w:pPr>
        <w:tabs>
          <w:tab w:val="left" w:pos="540"/>
        </w:tabs>
        <w:rPr>
          <w:rFonts w:cs="Times New Roman"/>
          <w:b/>
          <w:bCs/>
          <w:sz w:val="24"/>
          <w:szCs w:val="24"/>
        </w:rPr>
      </w:pPr>
      <w:r w:rsidRPr="0012708E">
        <w:rPr>
          <w:rFonts w:cs="Times New Roman"/>
          <w:b/>
          <w:bCs/>
          <w:sz w:val="24"/>
          <w:szCs w:val="24"/>
        </w:rPr>
        <w:t>1</w:t>
      </w:r>
      <w:r w:rsidR="009D78FA">
        <w:rPr>
          <w:rFonts w:cs="Times New Roman"/>
          <w:b/>
          <w:bCs/>
          <w:sz w:val="24"/>
          <w:szCs w:val="24"/>
        </w:rPr>
        <w:t>8</w:t>
      </w:r>
      <w:r w:rsidR="00BD2289" w:rsidRPr="0012708E">
        <w:rPr>
          <w:rFonts w:cs="Times New Roman"/>
        </w:rPr>
        <w:tab/>
      </w:r>
      <w:r w:rsidRPr="0012708E">
        <w:rPr>
          <w:rFonts w:cs="Times New Roman"/>
          <w:b/>
          <w:bCs/>
          <w:sz w:val="24"/>
          <w:szCs w:val="24"/>
        </w:rPr>
        <w:t>Other assets, net</w:t>
      </w:r>
    </w:p>
    <w:p w14:paraId="494DE255" w14:textId="77777777" w:rsidR="00BD2289" w:rsidRPr="00EC65EE" w:rsidRDefault="00BD2289" w:rsidP="00EC65EE">
      <w:pPr>
        <w:tabs>
          <w:tab w:val="left" w:pos="540"/>
        </w:tabs>
        <w:rPr>
          <w:rFonts w:cs="Times New Roman"/>
          <w:szCs w:val="22"/>
        </w:rPr>
      </w:pPr>
    </w:p>
    <w:tbl>
      <w:tblPr>
        <w:tblW w:w="9129" w:type="dxa"/>
        <w:tblInd w:w="450" w:type="dxa"/>
        <w:tblLayout w:type="fixed"/>
        <w:tblLook w:val="01E0" w:firstRow="1" w:lastRow="1" w:firstColumn="1" w:lastColumn="1" w:noHBand="0" w:noVBand="0"/>
      </w:tblPr>
      <w:tblGrid>
        <w:gridCol w:w="3240"/>
        <w:gridCol w:w="1323"/>
        <w:gridCol w:w="237"/>
        <w:gridCol w:w="1323"/>
        <w:gridCol w:w="236"/>
        <w:gridCol w:w="6"/>
        <w:gridCol w:w="1225"/>
        <w:gridCol w:w="270"/>
        <w:gridCol w:w="1269"/>
      </w:tblGrid>
      <w:tr w:rsidR="00BD2289" w:rsidRPr="00880EEB" w14:paraId="3383EEF3" w14:textId="77777777" w:rsidTr="00EC65EE">
        <w:tc>
          <w:tcPr>
            <w:tcW w:w="3240" w:type="dxa"/>
          </w:tcPr>
          <w:p w14:paraId="4BF0B80F" w14:textId="77777777" w:rsidR="00BD2289" w:rsidRPr="00CA1CB8" w:rsidRDefault="00BD2289" w:rsidP="00DA0700">
            <w:pPr>
              <w:spacing w:line="240" w:lineRule="atLeast"/>
              <w:ind w:right="-79"/>
              <w:rPr>
                <w:rFonts w:cs="Times New Roman"/>
                <w:color w:val="000000"/>
                <w:szCs w:val="22"/>
                <w:lang w:bidi="th-TH"/>
              </w:rPr>
            </w:pPr>
          </w:p>
        </w:tc>
        <w:tc>
          <w:tcPr>
            <w:tcW w:w="2883" w:type="dxa"/>
            <w:gridSpan w:val="3"/>
          </w:tcPr>
          <w:p w14:paraId="6CD207D7" w14:textId="77777777" w:rsidR="00BD2289" w:rsidRPr="00CA1CB8" w:rsidRDefault="00BD2289" w:rsidP="00DA0700">
            <w:pPr>
              <w:spacing w:line="240" w:lineRule="atLeast"/>
              <w:ind w:left="-155" w:right="-108"/>
              <w:jc w:val="center"/>
              <w:rPr>
                <w:rFonts w:cs="Times New Roman"/>
                <w:b/>
                <w:bCs/>
                <w:color w:val="000000"/>
                <w:szCs w:val="22"/>
              </w:rPr>
            </w:pPr>
            <w:r w:rsidRPr="00CA1CB8">
              <w:rPr>
                <w:rFonts w:cs="Times New Roman"/>
                <w:b/>
                <w:bCs/>
                <w:color w:val="000000"/>
                <w:szCs w:val="22"/>
              </w:rPr>
              <w:t>Consolidated</w:t>
            </w:r>
          </w:p>
        </w:tc>
        <w:tc>
          <w:tcPr>
            <w:tcW w:w="242" w:type="dxa"/>
            <w:gridSpan w:val="2"/>
            <w:vAlign w:val="bottom"/>
          </w:tcPr>
          <w:p w14:paraId="5083AEA0" w14:textId="77777777" w:rsidR="00BD2289" w:rsidRPr="00CA1CB8" w:rsidRDefault="00BD2289" w:rsidP="00DA0700">
            <w:pPr>
              <w:spacing w:line="240" w:lineRule="atLeast"/>
              <w:ind w:left="-155" w:right="-288"/>
              <w:jc w:val="center"/>
              <w:rPr>
                <w:rFonts w:cs="Times New Roman"/>
                <w:b/>
                <w:bCs/>
                <w:color w:val="000000"/>
                <w:szCs w:val="22"/>
              </w:rPr>
            </w:pPr>
          </w:p>
        </w:tc>
        <w:tc>
          <w:tcPr>
            <w:tcW w:w="2764" w:type="dxa"/>
            <w:gridSpan w:val="3"/>
            <w:vAlign w:val="bottom"/>
          </w:tcPr>
          <w:p w14:paraId="66CF2323" w14:textId="77777777" w:rsidR="00BD2289" w:rsidRPr="00CA1CB8" w:rsidRDefault="00BD2289" w:rsidP="00DA0700">
            <w:pPr>
              <w:spacing w:line="240" w:lineRule="atLeast"/>
              <w:ind w:left="-155" w:right="-288"/>
              <w:jc w:val="center"/>
              <w:rPr>
                <w:rFonts w:cs="Times New Roman"/>
                <w:b/>
                <w:bCs/>
                <w:color w:val="000000"/>
                <w:szCs w:val="22"/>
              </w:rPr>
            </w:pPr>
            <w:r w:rsidRPr="00CA1CB8">
              <w:rPr>
                <w:rFonts w:cs="Times New Roman"/>
                <w:b/>
                <w:bCs/>
                <w:color w:val="000000"/>
                <w:szCs w:val="22"/>
              </w:rPr>
              <w:t xml:space="preserve">The Bank </w:t>
            </w:r>
          </w:p>
        </w:tc>
      </w:tr>
      <w:tr w:rsidR="00612368" w:rsidRPr="00880EEB" w14:paraId="1A720736" w14:textId="77777777" w:rsidTr="00EC65EE">
        <w:tc>
          <w:tcPr>
            <w:tcW w:w="3240" w:type="dxa"/>
          </w:tcPr>
          <w:p w14:paraId="7CD71042" w14:textId="77777777" w:rsidR="00612368" w:rsidRPr="00CA1CB8" w:rsidRDefault="00612368" w:rsidP="00612368">
            <w:pPr>
              <w:spacing w:line="240" w:lineRule="atLeast"/>
              <w:ind w:right="-79"/>
              <w:rPr>
                <w:rFonts w:cs="Times New Roman"/>
                <w:color w:val="000000"/>
                <w:szCs w:val="22"/>
                <w:lang w:bidi="th-TH"/>
              </w:rPr>
            </w:pPr>
          </w:p>
        </w:tc>
        <w:tc>
          <w:tcPr>
            <w:tcW w:w="1323" w:type="dxa"/>
            <w:vAlign w:val="bottom"/>
          </w:tcPr>
          <w:p w14:paraId="6197BBF8" w14:textId="66102FD5" w:rsidR="00612368" w:rsidRDefault="00612368" w:rsidP="00612368">
            <w:pPr>
              <w:spacing w:line="240" w:lineRule="atLeast"/>
              <w:ind w:left="-108" w:right="-108"/>
              <w:jc w:val="center"/>
              <w:rPr>
                <w:rFonts w:cs="Times New Roman"/>
                <w:szCs w:val="22"/>
              </w:rPr>
            </w:pPr>
            <w:r>
              <w:rPr>
                <w:rFonts w:cs="Times New Roman"/>
                <w:szCs w:val="22"/>
              </w:rPr>
              <w:t xml:space="preserve">30 June </w:t>
            </w:r>
          </w:p>
        </w:tc>
        <w:tc>
          <w:tcPr>
            <w:tcW w:w="237" w:type="dxa"/>
            <w:vAlign w:val="bottom"/>
          </w:tcPr>
          <w:p w14:paraId="15130D03" w14:textId="77777777" w:rsidR="00612368" w:rsidRPr="00CA1CB8" w:rsidRDefault="00612368" w:rsidP="00612368">
            <w:pPr>
              <w:spacing w:line="240" w:lineRule="atLeast"/>
              <w:ind w:left="-108" w:right="-108"/>
              <w:jc w:val="center"/>
              <w:rPr>
                <w:rFonts w:cs="Times New Roman"/>
                <w:szCs w:val="22"/>
              </w:rPr>
            </w:pPr>
          </w:p>
        </w:tc>
        <w:tc>
          <w:tcPr>
            <w:tcW w:w="1323" w:type="dxa"/>
            <w:vAlign w:val="bottom"/>
          </w:tcPr>
          <w:p w14:paraId="16E6DF7E" w14:textId="0AC6E92C" w:rsidR="00612368" w:rsidRDefault="00612368" w:rsidP="00612368">
            <w:pPr>
              <w:spacing w:line="240" w:lineRule="atLeast"/>
              <w:ind w:left="-108" w:right="-108"/>
              <w:jc w:val="center"/>
              <w:rPr>
                <w:rFonts w:cs="Times New Roman"/>
                <w:szCs w:val="22"/>
              </w:rPr>
            </w:pPr>
            <w:r>
              <w:rPr>
                <w:rFonts w:cs="Times New Roman"/>
                <w:szCs w:val="22"/>
              </w:rPr>
              <w:t>31 December</w:t>
            </w:r>
          </w:p>
        </w:tc>
        <w:tc>
          <w:tcPr>
            <w:tcW w:w="242" w:type="dxa"/>
            <w:gridSpan w:val="2"/>
            <w:vAlign w:val="bottom"/>
          </w:tcPr>
          <w:p w14:paraId="3218AF7A" w14:textId="77777777" w:rsidR="00612368" w:rsidRPr="00CA1CB8" w:rsidRDefault="00612368" w:rsidP="00612368">
            <w:pPr>
              <w:spacing w:line="240" w:lineRule="atLeast"/>
              <w:ind w:left="-117" w:right="-288"/>
              <w:jc w:val="center"/>
              <w:rPr>
                <w:rFonts w:cs="Times New Roman"/>
                <w:snapToGrid w:val="0"/>
                <w:szCs w:val="22"/>
                <w:lang w:eastAsia="th-TH" w:bidi="th-TH"/>
              </w:rPr>
            </w:pPr>
          </w:p>
        </w:tc>
        <w:tc>
          <w:tcPr>
            <w:tcW w:w="1225" w:type="dxa"/>
            <w:vAlign w:val="bottom"/>
          </w:tcPr>
          <w:p w14:paraId="7810B8D4" w14:textId="6D167AE9" w:rsidR="00612368" w:rsidRDefault="00612368" w:rsidP="00612368">
            <w:pPr>
              <w:spacing w:line="240" w:lineRule="atLeast"/>
              <w:ind w:left="-108" w:right="-108"/>
              <w:jc w:val="center"/>
              <w:rPr>
                <w:rFonts w:cs="Times New Roman"/>
                <w:szCs w:val="22"/>
              </w:rPr>
            </w:pPr>
            <w:r>
              <w:rPr>
                <w:rFonts w:cs="Times New Roman"/>
                <w:szCs w:val="22"/>
              </w:rPr>
              <w:t xml:space="preserve">30 June </w:t>
            </w:r>
          </w:p>
        </w:tc>
        <w:tc>
          <w:tcPr>
            <w:tcW w:w="270" w:type="dxa"/>
            <w:vAlign w:val="bottom"/>
          </w:tcPr>
          <w:p w14:paraId="348F913B" w14:textId="77777777" w:rsidR="00612368" w:rsidRPr="00CA1CB8" w:rsidRDefault="00612368" w:rsidP="00612368">
            <w:pPr>
              <w:spacing w:line="240" w:lineRule="atLeast"/>
              <w:ind w:left="-108" w:right="-108"/>
              <w:jc w:val="center"/>
              <w:rPr>
                <w:rFonts w:cs="Times New Roman"/>
                <w:szCs w:val="22"/>
              </w:rPr>
            </w:pPr>
          </w:p>
        </w:tc>
        <w:tc>
          <w:tcPr>
            <w:tcW w:w="1269" w:type="dxa"/>
            <w:vAlign w:val="bottom"/>
          </w:tcPr>
          <w:p w14:paraId="02C353C9" w14:textId="127629BF" w:rsidR="00612368" w:rsidRDefault="00612368" w:rsidP="00612368">
            <w:pPr>
              <w:spacing w:line="240" w:lineRule="atLeast"/>
              <w:ind w:left="-108" w:right="-108"/>
              <w:jc w:val="center"/>
              <w:rPr>
                <w:rFonts w:cs="Times New Roman"/>
                <w:szCs w:val="22"/>
              </w:rPr>
            </w:pPr>
            <w:r>
              <w:rPr>
                <w:rFonts w:cs="Times New Roman"/>
                <w:szCs w:val="22"/>
              </w:rPr>
              <w:t>31 December</w:t>
            </w:r>
          </w:p>
        </w:tc>
      </w:tr>
      <w:tr w:rsidR="00612368" w:rsidRPr="00880EEB" w14:paraId="5441931F" w14:textId="77777777" w:rsidTr="00EC65EE">
        <w:tc>
          <w:tcPr>
            <w:tcW w:w="3240" w:type="dxa"/>
          </w:tcPr>
          <w:p w14:paraId="7FB15D12" w14:textId="77777777" w:rsidR="00612368" w:rsidRPr="00CA1CB8" w:rsidRDefault="00612368" w:rsidP="00612368">
            <w:pPr>
              <w:spacing w:line="240" w:lineRule="atLeast"/>
              <w:ind w:right="-79"/>
              <w:rPr>
                <w:rFonts w:cs="Times New Roman"/>
                <w:color w:val="000000"/>
                <w:szCs w:val="22"/>
                <w:lang w:bidi="th-TH"/>
              </w:rPr>
            </w:pPr>
          </w:p>
        </w:tc>
        <w:tc>
          <w:tcPr>
            <w:tcW w:w="1323" w:type="dxa"/>
            <w:vAlign w:val="bottom"/>
          </w:tcPr>
          <w:p w14:paraId="524C6A95" w14:textId="339AFD96" w:rsidR="00612368" w:rsidRPr="00CA1CB8" w:rsidRDefault="00612368" w:rsidP="00612368">
            <w:pPr>
              <w:spacing w:line="240" w:lineRule="atLeast"/>
              <w:ind w:left="-108" w:right="-108"/>
              <w:jc w:val="center"/>
              <w:rPr>
                <w:rFonts w:cs="Times New Roman"/>
                <w:szCs w:val="22"/>
              </w:rPr>
            </w:pPr>
            <w:r>
              <w:rPr>
                <w:rFonts w:cs="Times New Roman"/>
                <w:szCs w:val="22"/>
              </w:rPr>
              <w:t>2025</w:t>
            </w:r>
          </w:p>
        </w:tc>
        <w:tc>
          <w:tcPr>
            <w:tcW w:w="237" w:type="dxa"/>
            <w:vAlign w:val="bottom"/>
          </w:tcPr>
          <w:p w14:paraId="58A1B776" w14:textId="77777777" w:rsidR="00612368" w:rsidRPr="00CA1CB8" w:rsidRDefault="00612368" w:rsidP="00612368">
            <w:pPr>
              <w:spacing w:line="240" w:lineRule="atLeast"/>
              <w:ind w:left="-108" w:right="-108"/>
              <w:jc w:val="center"/>
              <w:rPr>
                <w:rFonts w:cs="Times New Roman"/>
                <w:szCs w:val="22"/>
              </w:rPr>
            </w:pPr>
          </w:p>
        </w:tc>
        <w:tc>
          <w:tcPr>
            <w:tcW w:w="1323" w:type="dxa"/>
            <w:vAlign w:val="bottom"/>
          </w:tcPr>
          <w:p w14:paraId="4F0801D5" w14:textId="658E0957" w:rsidR="00612368" w:rsidRPr="00CA1CB8" w:rsidRDefault="00612368" w:rsidP="00612368">
            <w:pPr>
              <w:spacing w:line="240" w:lineRule="atLeast"/>
              <w:ind w:left="-108" w:right="-108"/>
              <w:jc w:val="center"/>
              <w:rPr>
                <w:rFonts w:cs="Times New Roman"/>
                <w:szCs w:val="22"/>
              </w:rPr>
            </w:pPr>
            <w:r>
              <w:rPr>
                <w:rFonts w:cs="Times New Roman"/>
                <w:szCs w:val="22"/>
              </w:rPr>
              <w:t>2024</w:t>
            </w:r>
          </w:p>
        </w:tc>
        <w:tc>
          <w:tcPr>
            <w:tcW w:w="242" w:type="dxa"/>
            <w:gridSpan w:val="2"/>
            <w:vAlign w:val="bottom"/>
          </w:tcPr>
          <w:p w14:paraId="013B2BAA" w14:textId="77777777" w:rsidR="00612368" w:rsidRPr="00CA1CB8" w:rsidRDefault="00612368" w:rsidP="00612368">
            <w:pPr>
              <w:spacing w:line="240" w:lineRule="atLeast"/>
              <w:ind w:left="-117" w:right="-288"/>
              <w:jc w:val="center"/>
              <w:rPr>
                <w:rFonts w:cs="Times New Roman"/>
                <w:snapToGrid w:val="0"/>
                <w:szCs w:val="22"/>
                <w:lang w:eastAsia="th-TH" w:bidi="th-TH"/>
              </w:rPr>
            </w:pPr>
          </w:p>
        </w:tc>
        <w:tc>
          <w:tcPr>
            <w:tcW w:w="1225" w:type="dxa"/>
            <w:vAlign w:val="bottom"/>
          </w:tcPr>
          <w:p w14:paraId="5606BFB8" w14:textId="6C6AF656" w:rsidR="00612368" w:rsidRPr="00CA1CB8" w:rsidRDefault="00612368" w:rsidP="00612368">
            <w:pPr>
              <w:spacing w:line="240" w:lineRule="atLeast"/>
              <w:ind w:left="-108" w:right="-108"/>
              <w:jc w:val="center"/>
              <w:rPr>
                <w:rFonts w:cs="Times New Roman"/>
                <w:szCs w:val="22"/>
              </w:rPr>
            </w:pPr>
            <w:r>
              <w:rPr>
                <w:rFonts w:cs="Times New Roman"/>
                <w:szCs w:val="22"/>
              </w:rPr>
              <w:t>2025</w:t>
            </w:r>
          </w:p>
        </w:tc>
        <w:tc>
          <w:tcPr>
            <w:tcW w:w="270" w:type="dxa"/>
            <w:vAlign w:val="bottom"/>
          </w:tcPr>
          <w:p w14:paraId="5BF5E111" w14:textId="77777777" w:rsidR="00612368" w:rsidRPr="00CA1CB8" w:rsidRDefault="00612368" w:rsidP="00612368">
            <w:pPr>
              <w:spacing w:line="240" w:lineRule="atLeast"/>
              <w:ind w:left="-108" w:right="-108"/>
              <w:jc w:val="center"/>
              <w:rPr>
                <w:rFonts w:cs="Times New Roman"/>
                <w:szCs w:val="22"/>
              </w:rPr>
            </w:pPr>
          </w:p>
        </w:tc>
        <w:tc>
          <w:tcPr>
            <w:tcW w:w="1269" w:type="dxa"/>
            <w:vAlign w:val="bottom"/>
          </w:tcPr>
          <w:p w14:paraId="02C82BB6" w14:textId="699A6925" w:rsidR="00612368" w:rsidRPr="00CA1CB8" w:rsidRDefault="00612368" w:rsidP="00612368">
            <w:pPr>
              <w:spacing w:line="240" w:lineRule="atLeast"/>
              <w:ind w:left="-108" w:right="-108"/>
              <w:jc w:val="center"/>
              <w:rPr>
                <w:rFonts w:cs="Times New Roman"/>
                <w:szCs w:val="22"/>
              </w:rPr>
            </w:pPr>
            <w:r>
              <w:rPr>
                <w:rFonts w:cs="Times New Roman"/>
                <w:szCs w:val="22"/>
              </w:rPr>
              <w:t>2024</w:t>
            </w:r>
          </w:p>
        </w:tc>
      </w:tr>
      <w:tr w:rsidR="00612368" w:rsidRPr="00880EEB" w14:paraId="15F524DB" w14:textId="77777777" w:rsidTr="00EC65EE">
        <w:tc>
          <w:tcPr>
            <w:tcW w:w="3240" w:type="dxa"/>
          </w:tcPr>
          <w:p w14:paraId="611DF773" w14:textId="77777777" w:rsidR="00612368" w:rsidRPr="00CA1CB8" w:rsidRDefault="00612368" w:rsidP="00612368">
            <w:pPr>
              <w:spacing w:line="240" w:lineRule="atLeast"/>
              <w:ind w:right="-79"/>
              <w:rPr>
                <w:rFonts w:cs="Times New Roman"/>
                <w:color w:val="000000"/>
                <w:szCs w:val="22"/>
                <w:lang w:bidi="th-TH"/>
              </w:rPr>
            </w:pPr>
          </w:p>
        </w:tc>
        <w:tc>
          <w:tcPr>
            <w:tcW w:w="5889" w:type="dxa"/>
            <w:gridSpan w:val="8"/>
          </w:tcPr>
          <w:p w14:paraId="55AAD689" w14:textId="77777777" w:rsidR="00612368" w:rsidRPr="00CA1CB8" w:rsidRDefault="00612368" w:rsidP="00612368">
            <w:pPr>
              <w:spacing w:line="240" w:lineRule="atLeast"/>
              <w:ind w:left="-108" w:right="-108"/>
              <w:jc w:val="center"/>
              <w:rPr>
                <w:rFonts w:cs="Times New Roman"/>
                <w:szCs w:val="22"/>
              </w:rPr>
            </w:pPr>
            <w:r w:rsidRPr="00CA1CB8">
              <w:rPr>
                <w:rFonts w:cs="Times New Roman"/>
                <w:i/>
                <w:iCs/>
                <w:snapToGrid w:val="0"/>
                <w:szCs w:val="22"/>
                <w:lang w:eastAsia="th-TH" w:bidi="th-TH"/>
              </w:rPr>
              <w:t>(in thousand Baht)</w:t>
            </w:r>
          </w:p>
        </w:tc>
      </w:tr>
      <w:tr w:rsidR="009C775B" w:rsidRPr="00880EEB" w14:paraId="64327FAB" w14:textId="77777777" w:rsidTr="00AA6956">
        <w:tc>
          <w:tcPr>
            <w:tcW w:w="3240" w:type="dxa"/>
          </w:tcPr>
          <w:p w14:paraId="41FBA5E5" w14:textId="22F5C387" w:rsidR="009C775B" w:rsidRPr="00CA1CB8" w:rsidRDefault="009C775B" w:rsidP="009C775B">
            <w:pPr>
              <w:tabs>
                <w:tab w:val="left" w:pos="162"/>
              </w:tabs>
              <w:spacing w:line="240" w:lineRule="atLeast"/>
              <w:ind w:right="-79"/>
              <w:rPr>
                <w:rFonts w:cs="Times New Roman"/>
                <w:szCs w:val="22"/>
              </w:rPr>
            </w:pPr>
            <w:r w:rsidRPr="00CA1CB8">
              <w:rPr>
                <w:rFonts w:cs="Times New Roman"/>
                <w:szCs w:val="22"/>
              </w:rPr>
              <w:t>Prepaid expenses - TCG</w:t>
            </w:r>
          </w:p>
        </w:tc>
        <w:tc>
          <w:tcPr>
            <w:tcW w:w="1323" w:type="dxa"/>
          </w:tcPr>
          <w:p w14:paraId="6E180CE4" w14:textId="495ACF69" w:rsidR="009C775B" w:rsidRPr="004F732D" w:rsidRDefault="009C775B" w:rsidP="009C775B">
            <w:pPr>
              <w:tabs>
                <w:tab w:val="decimal" w:pos="1062"/>
              </w:tabs>
              <w:spacing w:line="240" w:lineRule="atLeast"/>
              <w:ind w:right="-108"/>
              <w:rPr>
                <w:rFonts w:cs="Times New Roman"/>
                <w:color w:val="000000"/>
                <w:szCs w:val="22"/>
              </w:rPr>
            </w:pPr>
            <w:r>
              <w:rPr>
                <w:color w:val="000000"/>
              </w:rPr>
              <w:t>342,991</w:t>
            </w:r>
          </w:p>
        </w:tc>
        <w:tc>
          <w:tcPr>
            <w:tcW w:w="237" w:type="dxa"/>
          </w:tcPr>
          <w:p w14:paraId="2BB38AB4" w14:textId="77777777" w:rsidR="009C775B" w:rsidRPr="004F732D" w:rsidRDefault="009C775B" w:rsidP="009C775B">
            <w:pPr>
              <w:tabs>
                <w:tab w:val="decimal" w:pos="1062"/>
              </w:tabs>
              <w:spacing w:line="240" w:lineRule="atLeast"/>
              <w:ind w:right="-108"/>
              <w:rPr>
                <w:rFonts w:cs="Times New Roman"/>
                <w:color w:val="000000"/>
                <w:szCs w:val="22"/>
              </w:rPr>
            </w:pPr>
          </w:p>
        </w:tc>
        <w:tc>
          <w:tcPr>
            <w:tcW w:w="1323" w:type="dxa"/>
          </w:tcPr>
          <w:p w14:paraId="21DCE93E" w14:textId="3BD3BFEB" w:rsidR="009C775B" w:rsidRPr="004F732D" w:rsidRDefault="009C775B" w:rsidP="009C775B">
            <w:pPr>
              <w:tabs>
                <w:tab w:val="decimal" w:pos="1062"/>
              </w:tabs>
              <w:spacing w:line="240" w:lineRule="atLeast"/>
              <w:ind w:right="-108"/>
              <w:rPr>
                <w:rFonts w:cs="Times New Roman"/>
                <w:color w:val="000000"/>
                <w:szCs w:val="22"/>
              </w:rPr>
            </w:pPr>
            <w:r w:rsidRPr="004F732D">
              <w:rPr>
                <w:rFonts w:cs="Times New Roman"/>
                <w:color w:val="000000"/>
                <w:szCs w:val="22"/>
              </w:rPr>
              <w:t>208,079</w:t>
            </w:r>
          </w:p>
        </w:tc>
        <w:tc>
          <w:tcPr>
            <w:tcW w:w="236" w:type="dxa"/>
            <w:vAlign w:val="bottom"/>
          </w:tcPr>
          <w:p w14:paraId="32ECBECC" w14:textId="77777777" w:rsidR="009C775B" w:rsidRPr="004F732D" w:rsidRDefault="009C775B" w:rsidP="009C775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3F6078B1" w14:textId="45766CDE" w:rsidR="009C775B" w:rsidRPr="004F732D" w:rsidRDefault="009C775B" w:rsidP="009C775B">
            <w:pPr>
              <w:tabs>
                <w:tab w:val="decimal" w:pos="985"/>
              </w:tabs>
              <w:spacing w:line="240" w:lineRule="atLeast"/>
              <w:ind w:right="-108"/>
              <w:rPr>
                <w:rFonts w:cs="Times New Roman"/>
                <w:color w:val="000000"/>
                <w:szCs w:val="22"/>
              </w:rPr>
            </w:pPr>
            <w:r>
              <w:rPr>
                <w:color w:val="000000"/>
              </w:rPr>
              <w:t>342,991</w:t>
            </w:r>
          </w:p>
        </w:tc>
        <w:tc>
          <w:tcPr>
            <w:tcW w:w="270" w:type="dxa"/>
            <w:vAlign w:val="bottom"/>
          </w:tcPr>
          <w:p w14:paraId="7302FD4F" w14:textId="77777777" w:rsidR="009C775B" w:rsidRPr="004F732D" w:rsidRDefault="009C775B" w:rsidP="009C775B">
            <w:pPr>
              <w:tabs>
                <w:tab w:val="decimal" w:pos="1008"/>
              </w:tabs>
              <w:spacing w:line="240" w:lineRule="atLeast"/>
              <w:ind w:left="-117" w:right="-108"/>
              <w:rPr>
                <w:rFonts w:cs="Times New Roman"/>
                <w:color w:val="000000"/>
                <w:szCs w:val="22"/>
              </w:rPr>
            </w:pPr>
          </w:p>
        </w:tc>
        <w:tc>
          <w:tcPr>
            <w:tcW w:w="1269" w:type="dxa"/>
          </w:tcPr>
          <w:p w14:paraId="54BCA5D3" w14:textId="4992FCDC" w:rsidR="009C775B" w:rsidRPr="004F732D" w:rsidRDefault="009C775B" w:rsidP="009C775B">
            <w:pPr>
              <w:tabs>
                <w:tab w:val="decimal" w:pos="1058"/>
              </w:tabs>
              <w:spacing w:line="240" w:lineRule="atLeast"/>
              <w:ind w:right="-108"/>
              <w:rPr>
                <w:rFonts w:cs="Times New Roman"/>
                <w:color w:val="000000"/>
                <w:szCs w:val="22"/>
              </w:rPr>
            </w:pPr>
            <w:r w:rsidRPr="004F732D">
              <w:rPr>
                <w:rFonts w:cs="Times New Roman"/>
                <w:szCs w:val="22"/>
              </w:rPr>
              <w:t>208,079</w:t>
            </w:r>
          </w:p>
        </w:tc>
      </w:tr>
      <w:tr w:rsidR="009C775B" w:rsidRPr="00880EEB" w14:paraId="4AE911E0" w14:textId="77777777" w:rsidTr="00080F43">
        <w:tc>
          <w:tcPr>
            <w:tcW w:w="3240" w:type="dxa"/>
          </w:tcPr>
          <w:p w14:paraId="4A783EB5" w14:textId="36DAE214" w:rsidR="009C775B" w:rsidRPr="00CD17B8" w:rsidRDefault="009C775B" w:rsidP="009C775B">
            <w:pPr>
              <w:tabs>
                <w:tab w:val="left" w:pos="162"/>
              </w:tabs>
              <w:spacing w:line="240" w:lineRule="atLeast"/>
              <w:ind w:right="-79"/>
              <w:rPr>
                <w:rFonts w:cs="Times New Roman"/>
                <w:szCs w:val="22"/>
              </w:rPr>
            </w:pPr>
            <w:r w:rsidRPr="00CD17B8">
              <w:rPr>
                <w:rFonts w:cs="Times New Roman"/>
                <w:szCs w:val="22"/>
              </w:rPr>
              <w:t>Advance to customers</w:t>
            </w:r>
          </w:p>
        </w:tc>
        <w:tc>
          <w:tcPr>
            <w:tcW w:w="1323" w:type="dxa"/>
          </w:tcPr>
          <w:p w14:paraId="020A8C7C" w14:textId="061FF069" w:rsidR="009C775B" w:rsidRDefault="009C775B" w:rsidP="009C775B">
            <w:pPr>
              <w:tabs>
                <w:tab w:val="decimal" w:pos="1062"/>
              </w:tabs>
              <w:spacing w:line="240" w:lineRule="atLeast"/>
              <w:ind w:right="-108"/>
              <w:rPr>
                <w:color w:val="000000"/>
              </w:rPr>
            </w:pPr>
            <w:r>
              <w:rPr>
                <w:color w:val="000000"/>
              </w:rPr>
              <w:t>314,486</w:t>
            </w:r>
          </w:p>
        </w:tc>
        <w:tc>
          <w:tcPr>
            <w:tcW w:w="237" w:type="dxa"/>
          </w:tcPr>
          <w:p w14:paraId="69BC25A5" w14:textId="77777777" w:rsidR="009C775B" w:rsidRPr="004F732D" w:rsidRDefault="009C775B" w:rsidP="009C775B">
            <w:pPr>
              <w:tabs>
                <w:tab w:val="decimal" w:pos="1062"/>
              </w:tabs>
              <w:spacing w:line="240" w:lineRule="atLeast"/>
              <w:ind w:right="-108"/>
              <w:rPr>
                <w:rFonts w:cs="Times New Roman"/>
                <w:color w:val="000000"/>
                <w:szCs w:val="22"/>
              </w:rPr>
            </w:pPr>
          </w:p>
        </w:tc>
        <w:tc>
          <w:tcPr>
            <w:tcW w:w="1323" w:type="dxa"/>
          </w:tcPr>
          <w:p w14:paraId="71FD1869" w14:textId="1256A924" w:rsidR="009C775B" w:rsidRPr="004F732D" w:rsidRDefault="009C775B" w:rsidP="009C775B">
            <w:pPr>
              <w:tabs>
                <w:tab w:val="decimal" w:pos="1062"/>
              </w:tabs>
              <w:spacing w:line="240" w:lineRule="atLeast"/>
              <w:ind w:right="-108"/>
              <w:rPr>
                <w:rFonts w:cs="Times New Roman"/>
                <w:color w:val="000000"/>
                <w:szCs w:val="22"/>
                <w:lang w:val="en-US"/>
              </w:rPr>
            </w:pPr>
            <w:r w:rsidRPr="004F732D">
              <w:rPr>
                <w:rFonts w:cs="Times New Roman"/>
                <w:color w:val="000000"/>
                <w:szCs w:val="22"/>
                <w:lang w:val="en-US"/>
              </w:rPr>
              <w:t>294,332</w:t>
            </w:r>
          </w:p>
        </w:tc>
        <w:tc>
          <w:tcPr>
            <w:tcW w:w="236" w:type="dxa"/>
          </w:tcPr>
          <w:p w14:paraId="159E7373" w14:textId="77777777" w:rsidR="009C775B" w:rsidRPr="004F732D" w:rsidRDefault="009C775B" w:rsidP="009C775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7ABFCDA1" w14:textId="21A37803" w:rsidR="009C775B" w:rsidRDefault="009C775B" w:rsidP="009C775B">
            <w:pPr>
              <w:tabs>
                <w:tab w:val="decimal" w:pos="985"/>
              </w:tabs>
              <w:spacing w:line="240" w:lineRule="atLeast"/>
              <w:ind w:right="-108"/>
              <w:rPr>
                <w:color w:val="000000"/>
              </w:rPr>
            </w:pPr>
            <w:r>
              <w:rPr>
                <w:color w:val="000000"/>
              </w:rPr>
              <w:t>314,486</w:t>
            </w:r>
          </w:p>
        </w:tc>
        <w:tc>
          <w:tcPr>
            <w:tcW w:w="270" w:type="dxa"/>
          </w:tcPr>
          <w:p w14:paraId="2B4084F0" w14:textId="77777777" w:rsidR="009C775B" w:rsidRPr="004F732D" w:rsidRDefault="009C775B" w:rsidP="009C775B">
            <w:pPr>
              <w:tabs>
                <w:tab w:val="decimal" w:pos="1008"/>
              </w:tabs>
              <w:spacing w:line="240" w:lineRule="atLeast"/>
              <w:ind w:left="-117" w:right="-108"/>
              <w:rPr>
                <w:rFonts w:cs="Times New Roman"/>
                <w:color w:val="000000"/>
                <w:szCs w:val="22"/>
              </w:rPr>
            </w:pPr>
          </w:p>
        </w:tc>
        <w:tc>
          <w:tcPr>
            <w:tcW w:w="1269" w:type="dxa"/>
          </w:tcPr>
          <w:p w14:paraId="6538B0F2" w14:textId="173FCBD5" w:rsidR="009C775B" w:rsidRPr="004F732D" w:rsidRDefault="009C775B" w:rsidP="009C775B">
            <w:pPr>
              <w:tabs>
                <w:tab w:val="decimal" w:pos="1058"/>
              </w:tabs>
              <w:spacing w:line="240" w:lineRule="atLeast"/>
              <w:ind w:right="-108"/>
              <w:rPr>
                <w:rFonts w:cs="Times New Roman"/>
                <w:szCs w:val="22"/>
                <w:cs/>
                <w:lang w:bidi="th-TH"/>
              </w:rPr>
            </w:pPr>
            <w:r w:rsidRPr="004F732D">
              <w:rPr>
                <w:rFonts w:cs="Times New Roman"/>
                <w:szCs w:val="22"/>
                <w:cs/>
                <w:lang w:bidi="th-TH"/>
              </w:rPr>
              <w:t>294</w:t>
            </w:r>
            <w:r w:rsidRPr="004F732D">
              <w:rPr>
                <w:rFonts w:cs="Times New Roman"/>
                <w:szCs w:val="22"/>
              </w:rPr>
              <w:t>,</w:t>
            </w:r>
            <w:r w:rsidRPr="004F732D">
              <w:rPr>
                <w:rFonts w:cs="Times New Roman"/>
                <w:szCs w:val="22"/>
                <w:cs/>
                <w:lang w:bidi="th-TH"/>
              </w:rPr>
              <w:t>332</w:t>
            </w:r>
          </w:p>
        </w:tc>
      </w:tr>
      <w:tr w:rsidR="009C775B" w:rsidRPr="00880EEB" w14:paraId="50706677" w14:textId="77777777" w:rsidTr="00AA6956">
        <w:tc>
          <w:tcPr>
            <w:tcW w:w="3240" w:type="dxa"/>
          </w:tcPr>
          <w:p w14:paraId="6B7FA94A" w14:textId="26FB567F" w:rsidR="009C775B" w:rsidRPr="00807EA7" w:rsidRDefault="009C775B" w:rsidP="009C775B">
            <w:pPr>
              <w:tabs>
                <w:tab w:val="left" w:pos="162"/>
              </w:tabs>
              <w:spacing w:line="240" w:lineRule="atLeast"/>
              <w:ind w:right="-79"/>
              <w:rPr>
                <w:rFonts w:cs="Times New Roman"/>
                <w:szCs w:val="22"/>
              </w:rPr>
            </w:pPr>
            <w:r w:rsidRPr="00160A26">
              <w:rPr>
                <w:rFonts w:cs="Times New Roman"/>
                <w:szCs w:val="22"/>
              </w:rPr>
              <w:t xml:space="preserve">Collateral per </w:t>
            </w:r>
          </w:p>
        </w:tc>
        <w:tc>
          <w:tcPr>
            <w:tcW w:w="1323" w:type="dxa"/>
            <w:vAlign w:val="bottom"/>
          </w:tcPr>
          <w:p w14:paraId="1B8E78F1" w14:textId="1332000F" w:rsidR="009C775B" w:rsidRPr="004F732D" w:rsidRDefault="009C775B" w:rsidP="009C775B">
            <w:pPr>
              <w:tabs>
                <w:tab w:val="decimal" w:pos="1062"/>
              </w:tabs>
              <w:spacing w:line="240" w:lineRule="atLeast"/>
              <w:ind w:right="-108"/>
              <w:rPr>
                <w:rFonts w:cs="Times New Roman"/>
                <w:color w:val="000000"/>
                <w:szCs w:val="22"/>
                <w:cs/>
                <w:lang w:bidi="th-TH"/>
              </w:rPr>
            </w:pPr>
          </w:p>
        </w:tc>
        <w:tc>
          <w:tcPr>
            <w:tcW w:w="237" w:type="dxa"/>
            <w:vAlign w:val="bottom"/>
          </w:tcPr>
          <w:p w14:paraId="43C26F2C" w14:textId="77777777" w:rsidR="009C775B" w:rsidRPr="004F732D" w:rsidRDefault="009C775B" w:rsidP="009C775B">
            <w:pPr>
              <w:tabs>
                <w:tab w:val="decimal" w:pos="1062"/>
              </w:tabs>
              <w:spacing w:line="240" w:lineRule="atLeast"/>
              <w:ind w:right="-108"/>
              <w:rPr>
                <w:rFonts w:cs="Times New Roman"/>
                <w:color w:val="000000"/>
                <w:szCs w:val="22"/>
              </w:rPr>
            </w:pPr>
          </w:p>
        </w:tc>
        <w:tc>
          <w:tcPr>
            <w:tcW w:w="1323" w:type="dxa"/>
            <w:vAlign w:val="bottom"/>
          </w:tcPr>
          <w:p w14:paraId="152FB89D" w14:textId="7533B51A" w:rsidR="009C775B" w:rsidRPr="004F732D" w:rsidRDefault="009C775B" w:rsidP="009C775B">
            <w:pPr>
              <w:tabs>
                <w:tab w:val="decimal" w:pos="1062"/>
              </w:tabs>
              <w:spacing w:line="240" w:lineRule="atLeast"/>
              <w:ind w:right="-108"/>
              <w:rPr>
                <w:rFonts w:cs="Times New Roman"/>
                <w:color w:val="000000"/>
                <w:szCs w:val="22"/>
              </w:rPr>
            </w:pPr>
          </w:p>
        </w:tc>
        <w:tc>
          <w:tcPr>
            <w:tcW w:w="236" w:type="dxa"/>
            <w:vAlign w:val="bottom"/>
          </w:tcPr>
          <w:p w14:paraId="62CA1967" w14:textId="77777777" w:rsidR="009C775B" w:rsidRPr="004F732D" w:rsidRDefault="009C775B" w:rsidP="009C775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vAlign w:val="bottom"/>
          </w:tcPr>
          <w:p w14:paraId="7E3D715C" w14:textId="5BB7AAFE" w:rsidR="009C775B" w:rsidRPr="004F732D" w:rsidRDefault="009C775B" w:rsidP="009C775B">
            <w:pPr>
              <w:tabs>
                <w:tab w:val="decimal" w:pos="985"/>
              </w:tabs>
              <w:spacing w:line="240" w:lineRule="atLeast"/>
              <w:ind w:right="-108"/>
              <w:rPr>
                <w:rFonts w:cs="Times New Roman"/>
                <w:szCs w:val="22"/>
                <w:cs/>
                <w:lang w:bidi="th-TH"/>
              </w:rPr>
            </w:pPr>
          </w:p>
        </w:tc>
        <w:tc>
          <w:tcPr>
            <w:tcW w:w="270" w:type="dxa"/>
            <w:vAlign w:val="bottom"/>
          </w:tcPr>
          <w:p w14:paraId="1632DAAC" w14:textId="77777777" w:rsidR="009C775B" w:rsidRPr="004F732D" w:rsidRDefault="009C775B" w:rsidP="009C775B">
            <w:pPr>
              <w:tabs>
                <w:tab w:val="decimal" w:pos="1008"/>
              </w:tabs>
              <w:spacing w:line="240" w:lineRule="atLeast"/>
              <w:ind w:left="-117" w:right="-108"/>
              <w:rPr>
                <w:rFonts w:cs="Times New Roman"/>
                <w:color w:val="000000"/>
                <w:szCs w:val="22"/>
              </w:rPr>
            </w:pPr>
          </w:p>
        </w:tc>
        <w:tc>
          <w:tcPr>
            <w:tcW w:w="1269" w:type="dxa"/>
            <w:vAlign w:val="bottom"/>
          </w:tcPr>
          <w:p w14:paraId="37FBC2E4" w14:textId="6B57C27E" w:rsidR="009C775B" w:rsidRPr="004F732D" w:rsidRDefault="009C775B" w:rsidP="009C775B">
            <w:pPr>
              <w:tabs>
                <w:tab w:val="decimal" w:pos="1058"/>
              </w:tabs>
              <w:spacing w:line="240" w:lineRule="atLeast"/>
              <w:ind w:right="-108"/>
              <w:rPr>
                <w:rFonts w:cs="Times New Roman"/>
                <w:szCs w:val="22"/>
              </w:rPr>
            </w:pPr>
          </w:p>
        </w:tc>
      </w:tr>
      <w:tr w:rsidR="009C775B" w:rsidRPr="00880EEB" w14:paraId="5D1BF040" w14:textId="77777777" w:rsidTr="00AA6956">
        <w:tc>
          <w:tcPr>
            <w:tcW w:w="3240" w:type="dxa"/>
          </w:tcPr>
          <w:p w14:paraId="6E80C89B" w14:textId="5DCDF8AA" w:rsidR="009C775B" w:rsidRPr="00807EA7" w:rsidRDefault="009C775B" w:rsidP="009C775B">
            <w:pPr>
              <w:tabs>
                <w:tab w:val="left" w:pos="162"/>
              </w:tabs>
              <w:spacing w:line="240" w:lineRule="atLeast"/>
              <w:ind w:right="-79"/>
              <w:rPr>
                <w:rFonts w:cs="Times New Roman"/>
                <w:szCs w:val="22"/>
              </w:rPr>
            </w:pPr>
            <w:r>
              <w:rPr>
                <w:rFonts w:cs="Times New Roman"/>
                <w:szCs w:val="22"/>
              </w:rPr>
              <w:t xml:space="preserve">   </w:t>
            </w:r>
            <w:r w:rsidRPr="00160A26">
              <w:rPr>
                <w:rFonts w:cs="Times New Roman"/>
                <w:szCs w:val="22"/>
              </w:rPr>
              <w:t>Credit Support Annex</w:t>
            </w:r>
          </w:p>
        </w:tc>
        <w:tc>
          <w:tcPr>
            <w:tcW w:w="1323" w:type="dxa"/>
          </w:tcPr>
          <w:p w14:paraId="5D9CE312" w14:textId="41C9714B" w:rsidR="009C775B" w:rsidRDefault="009C775B" w:rsidP="009C775B">
            <w:pPr>
              <w:tabs>
                <w:tab w:val="decimal" w:pos="1062"/>
              </w:tabs>
              <w:spacing w:line="240" w:lineRule="atLeast"/>
              <w:ind w:right="-108"/>
              <w:rPr>
                <w:color w:val="000000"/>
              </w:rPr>
            </w:pPr>
            <w:r>
              <w:rPr>
                <w:color w:val="000000"/>
              </w:rPr>
              <w:t>288,300</w:t>
            </w:r>
          </w:p>
        </w:tc>
        <w:tc>
          <w:tcPr>
            <w:tcW w:w="237" w:type="dxa"/>
          </w:tcPr>
          <w:p w14:paraId="66C01C67" w14:textId="77777777" w:rsidR="009C775B" w:rsidRPr="004F732D" w:rsidRDefault="009C775B" w:rsidP="009C775B">
            <w:pPr>
              <w:tabs>
                <w:tab w:val="decimal" w:pos="1062"/>
              </w:tabs>
              <w:spacing w:line="240" w:lineRule="atLeast"/>
              <w:ind w:right="-108"/>
              <w:rPr>
                <w:rFonts w:cs="Times New Roman"/>
                <w:color w:val="000000"/>
                <w:szCs w:val="22"/>
              </w:rPr>
            </w:pPr>
          </w:p>
        </w:tc>
        <w:tc>
          <w:tcPr>
            <w:tcW w:w="1323" w:type="dxa"/>
          </w:tcPr>
          <w:p w14:paraId="730E86B6" w14:textId="680C146C" w:rsidR="009C775B" w:rsidRPr="004F732D" w:rsidRDefault="009C775B" w:rsidP="009C775B">
            <w:pPr>
              <w:tabs>
                <w:tab w:val="decimal" w:pos="1062"/>
              </w:tabs>
              <w:spacing w:line="240" w:lineRule="atLeast"/>
              <w:ind w:right="-108"/>
              <w:rPr>
                <w:rFonts w:cs="Times New Roman"/>
                <w:color w:val="000000"/>
                <w:szCs w:val="22"/>
                <w:cs/>
                <w:lang w:bidi="th-TH"/>
              </w:rPr>
            </w:pPr>
            <w:r w:rsidRPr="004F732D">
              <w:rPr>
                <w:rFonts w:cs="Times New Roman"/>
                <w:color w:val="000000"/>
                <w:szCs w:val="22"/>
                <w:cs/>
                <w:lang w:bidi="th-TH"/>
              </w:rPr>
              <w:t>168</w:t>
            </w:r>
            <w:r w:rsidRPr="004F732D">
              <w:rPr>
                <w:rFonts w:cs="Times New Roman"/>
                <w:color w:val="000000"/>
                <w:szCs w:val="22"/>
              </w:rPr>
              <w:t>,</w:t>
            </w:r>
            <w:r w:rsidRPr="004F732D">
              <w:rPr>
                <w:rFonts w:cs="Times New Roman"/>
                <w:color w:val="000000"/>
                <w:szCs w:val="22"/>
                <w:cs/>
                <w:lang w:bidi="th-TH"/>
              </w:rPr>
              <w:t>900</w:t>
            </w:r>
          </w:p>
        </w:tc>
        <w:tc>
          <w:tcPr>
            <w:tcW w:w="236" w:type="dxa"/>
            <w:vAlign w:val="bottom"/>
          </w:tcPr>
          <w:p w14:paraId="0F52F885" w14:textId="77777777" w:rsidR="009C775B" w:rsidRPr="004F732D" w:rsidRDefault="009C775B" w:rsidP="009C775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7D14B84A" w14:textId="32786CB2" w:rsidR="009C775B" w:rsidRDefault="009C775B" w:rsidP="009C775B">
            <w:pPr>
              <w:tabs>
                <w:tab w:val="decimal" w:pos="985"/>
              </w:tabs>
              <w:spacing w:line="240" w:lineRule="atLeast"/>
              <w:ind w:right="-108"/>
              <w:rPr>
                <w:color w:val="000000"/>
              </w:rPr>
            </w:pPr>
            <w:r>
              <w:rPr>
                <w:color w:val="000000"/>
              </w:rPr>
              <w:t>288,300</w:t>
            </w:r>
          </w:p>
        </w:tc>
        <w:tc>
          <w:tcPr>
            <w:tcW w:w="270" w:type="dxa"/>
            <w:vAlign w:val="bottom"/>
          </w:tcPr>
          <w:p w14:paraId="1EEEF502" w14:textId="77777777" w:rsidR="009C775B" w:rsidRPr="004F732D" w:rsidRDefault="009C775B" w:rsidP="009C775B">
            <w:pPr>
              <w:tabs>
                <w:tab w:val="decimal" w:pos="1008"/>
              </w:tabs>
              <w:spacing w:line="240" w:lineRule="atLeast"/>
              <w:ind w:left="-117" w:right="-108"/>
              <w:rPr>
                <w:rFonts w:cs="Times New Roman"/>
                <w:color w:val="000000"/>
                <w:szCs w:val="22"/>
              </w:rPr>
            </w:pPr>
          </w:p>
        </w:tc>
        <w:tc>
          <w:tcPr>
            <w:tcW w:w="1269" w:type="dxa"/>
          </w:tcPr>
          <w:p w14:paraId="503A0699" w14:textId="50EEACFF" w:rsidR="009C775B" w:rsidRPr="004F732D" w:rsidRDefault="009C775B" w:rsidP="009C775B">
            <w:pPr>
              <w:tabs>
                <w:tab w:val="decimal" w:pos="1058"/>
              </w:tabs>
              <w:spacing w:line="240" w:lineRule="atLeast"/>
              <w:ind w:right="-108"/>
              <w:rPr>
                <w:rFonts w:cs="Times New Roman"/>
                <w:szCs w:val="22"/>
                <w:cs/>
                <w:lang w:bidi="th-TH"/>
              </w:rPr>
            </w:pPr>
            <w:r w:rsidRPr="004F732D">
              <w:rPr>
                <w:rFonts w:cs="Times New Roman"/>
                <w:szCs w:val="22"/>
              </w:rPr>
              <w:t>168,900</w:t>
            </w:r>
          </w:p>
        </w:tc>
      </w:tr>
      <w:tr w:rsidR="009C775B" w:rsidRPr="00880EEB" w14:paraId="1FF2717A" w14:textId="77777777" w:rsidTr="00080F43">
        <w:tc>
          <w:tcPr>
            <w:tcW w:w="3240" w:type="dxa"/>
          </w:tcPr>
          <w:p w14:paraId="7E023134" w14:textId="7E384772" w:rsidR="009C775B" w:rsidRPr="00807EA7" w:rsidRDefault="009C775B" w:rsidP="009C775B">
            <w:pPr>
              <w:tabs>
                <w:tab w:val="left" w:pos="162"/>
              </w:tabs>
              <w:spacing w:line="240" w:lineRule="atLeast"/>
              <w:ind w:right="-79"/>
              <w:rPr>
                <w:rFonts w:cs="Times New Roman"/>
                <w:szCs w:val="22"/>
              </w:rPr>
            </w:pPr>
            <w:r w:rsidRPr="00807EA7">
              <w:rPr>
                <w:rFonts w:cs="Times New Roman"/>
                <w:szCs w:val="22"/>
              </w:rPr>
              <w:t>Suspense debtors</w:t>
            </w:r>
          </w:p>
        </w:tc>
        <w:tc>
          <w:tcPr>
            <w:tcW w:w="1323" w:type="dxa"/>
          </w:tcPr>
          <w:p w14:paraId="35269552" w14:textId="5019D680" w:rsidR="009C775B" w:rsidRDefault="009C775B" w:rsidP="009C775B">
            <w:pPr>
              <w:tabs>
                <w:tab w:val="decimal" w:pos="1062"/>
              </w:tabs>
              <w:spacing w:line="240" w:lineRule="atLeast"/>
              <w:ind w:right="-108"/>
              <w:rPr>
                <w:color w:val="000000"/>
              </w:rPr>
            </w:pPr>
            <w:r>
              <w:rPr>
                <w:color w:val="000000"/>
              </w:rPr>
              <w:t>277,039</w:t>
            </w:r>
          </w:p>
        </w:tc>
        <w:tc>
          <w:tcPr>
            <w:tcW w:w="237" w:type="dxa"/>
          </w:tcPr>
          <w:p w14:paraId="243B4754" w14:textId="77777777" w:rsidR="009C775B" w:rsidRPr="004F732D" w:rsidRDefault="009C775B" w:rsidP="009C775B">
            <w:pPr>
              <w:tabs>
                <w:tab w:val="decimal" w:pos="1062"/>
              </w:tabs>
              <w:spacing w:line="240" w:lineRule="atLeast"/>
              <w:ind w:right="-108"/>
              <w:rPr>
                <w:rFonts w:cs="Times New Roman"/>
                <w:color w:val="000000"/>
                <w:szCs w:val="22"/>
              </w:rPr>
            </w:pPr>
          </w:p>
        </w:tc>
        <w:tc>
          <w:tcPr>
            <w:tcW w:w="1323" w:type="dxa"/>
          </w:tcPr>
          <w:p w14:paraId="112C2182" w14:textId="0A46D088" w:rsidR="009C775B" w:rsidRPr="004F732D" w:rsidRDefault="009C775B" w:rsidP="009C775B">
            <w:pPr>
              <w:tabs>
                <w:tab w:val="decimal" w:pos="1062"/>
              </w:tabs>
              <w:spacing w:line="240" w:lineRule="atLeast"/>
              <w:ind w:right="-108"/>
              <w:rPr>
                <w:rFonts w:cs="Times New Roman"/>
                <w:color w:val="000000"/>
                <w:szCs w:val="22"/>
                <w:cs/>
                <w:lang w:bidi="th-TH"/>
              </w:rPr>
            </w:pPr>
            <w:r w:rsidRPr="004F732D">
              <w:rPr>
                <w:rFonts w:cs="Times New Roman"/>
                <w:color w:val="000000"/>
                <w:szCs w:val="22"/>
                <w:cs/>
                <w:lang w:bidi="th-TH"/>
              </w:rPr>
              <w:t>243</w:t>
            </w:r>
            <w:r w:rsidRPr="004F732D">
              <w:rPr>
                <w:rFonts w:cs="Times New Roman"/>
                <w:color w:val="000000"/>
                <w:szCs w:val="22"/>
              </w:rPr>
              <w:t>,</w:t>
            </w:r>
            <w:r w:rsidRPr="004F732D">
              <w:rPr>
                <w:rFonts w:cs="Times New Roman"/>
                <w:color w:val="000000"/>
                <w:szCs w:val="22"/>
                <w:cs/>
                <w:lang w:bidi="th-TH"/>
              </w:rPr>
              <w:t>043</w:t>
            </w:r>
          </w:p>
        </w:tc>
        <w:tc>
          <w:tcPr>
            <w:tcW w:w="236" w:type="dxa"/>
          </w:tcPr>
          <w:p w14:paraId="650E3059" w14:textId="77777777" w:rsidR="009C775B" w:rsidRPr="004F732D" w:rsidRDefault="009C775B" w:rsidP="009C775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6C61A20B" w14:textId="59BAB7B0" w:rsidR="009C775B" w:rsidRDefault="009C775B" w:rsidP="009C775B">
            <w:pPr>
              <w:tabs>
                <w:tab w:val="decimal" w:pos="985"/>
              </w:tabs>
              <w:spacing w:line="240" w:lineRule="atLeast"/>
              <w:ind w:right="-108"/>
              <w:rPr>
                <w:color w:val="000000"/>
              </w:rPr>
            </w:pPr>
            <w:r>
              <w:rPr>
                <w:color w:val="000000"/>
              </w:rPr>
              <w:t>300,684</w:t>
            </w:r>
          </w:p>
        </w:tc>
        <w:tc>
          <w:tcPr>
            <w:tcW w:w="270" w:type="dxa"/>
          </w:tcPr>
          <w:p w14:paraId="7892666C" w14:textId="77777777" w:rsidR="009C775B" w:rsidRPr="004F732D" w:rsidRDefault="009C775B" w:rsidP="009C775B">
            <w:pPr>
              <w:tabs>
                <w:tab w:val="decimal" w:pos="1008"/>
              </w:tabs>
              <w:spacing w:line="240" w:lineRule="atLeast"/>
              <w:ind w:left="-117" w:right="-108"/>
              <w:rPr>
                <w:rFonts w:cs="Times New Roman"/>
                <w:color w:val="000000"/>
                <w:szCs w:val="22"/>
              </w:rPr>
            </w:pPr>
          </w:p>
        </w:tc>
        <w:tc>
          <w:tcPr>
            <w:tcW w:w="1269" w:type="dxa"/>
          </w:tcPr>
          <w:p w14:paraId="237022C4" w14:textId="6B25C34F" w:rsidR="009C775B" w:rsidRPr="004F732D" w:rsidRDefault="009C775B" w:rsidP="009C775B">
            <w:pPr>
              <w:tabs>
                <w:tab w:val="decimal" w:pos="1058"/>
              </w:tabs>
              <w:spacing w:line="240" w:lineRule="atLeast"/>
              <w:ind w:right="-108"/>
              <w:rPr>
                <w:rFonts w:cs="Times New Roman"/>
                <w:szCs w:val="22"/>
                <w:cs/>
                <w:lang w:bidi="th-TH"/>
              </w:rPr>
            </w:pPr>
            <w:r w:rsidRPr="004F732D">
              <w:rPr>
                <w:rFonts w:cs="Times New Roman"/>
                <w:szCs w:val="22"/>
                <w:cs/>
                <w:lang w:bidi="th-TH"/>
              </w:rPr>
              <w:t>251</w:t>
            </w:r>
            <w:r w:rsidRPr="004F732D">
              <w:rPr>
                <w:rFonts w:cs="Times New Roman"/>
                <w:szCs w:val="22"/>
              </w:rPr>
              <w:t>,</w:t>
            </w:r>
            <w:r w:rsidRPr="004F732D">
              <w:rPr>
                <w:rFonts w:cs="Times New Roman"/>
                <w:szCs w:val="22"/>
                <w:cs/>
                <w:lang w:bidi="th-TH"/>
              </w:rPr>
              <w:t>747</w:t>
            </w:r>
          </w:p>
        </w:tc>
      </w:tr>
      <w:tr w:rsidR="00E5423B" w:rsidRPr="00880EEB" w14:paraId="2CD57343" w14:textId="77777777" w:rsidTr="00080F43">
        <w:tc>
          <w:tcPr>
            <w:tcW w:w="3240" w:type="dxa"/>
          </w:tcPr>
          <w:p w14:paraId="7CE6E7F2" w14:textId="573C250B" w:rsidR="00E5423B" w:rsidRPr="00CA1CB8" w:rsidRDefault="00E5423B" w:rsidP="00E5423B">
            <w:pPr>
              <w:tabs>
                <w:tab w:val="left" w:pos="162"/>
              </w:tabs>
              <w:spacing w:line="240" w:lineRule="atLeast"/>
              <w:ind w:right="-79"/>
              <w:rPr>
                <w:rFonts w:cs="Times New Roman"/>
                <w:szCs w:val="22"/>
              </w:rPr>
            </w:pPr>
            <w:r w:rsidRPr="00CA1CB8">
              <w:rPr>
                <w:rFonts w:cs="Times New Roman"/>
                <w:szCs w:val="22"/>
              </w:rPr>
              <w:t>Receivables eligible for</w:t>
            </w:r>
          </w:p>
        </w:tc>
        <w:tc>
          <w:tcPr>
            <w:tcW w:w="1323" w:type="dxa"/>
          </w:tcPr>
          <w:p w14:paraId="415D22FA" w14:textId="77777777" w:rsidR="00E5423B" w:rsidRPr="004F732D" w:rsidRDefault="00E5423B" w:rsidP="00E5423B">
            <w:pPr>
              <w:tabs>
                <w:tab w:val="decimal" w:pos="1062"/>
              </w:tabs>
              <w:spacing w:line="240" w:lineRule="atLeast"/>
              <w:ind w:right="-108"/>
              <w:rPr>
                <w:rFonts w:cs="Times New Roman"/>
                <w:color w:val="000000"/>
                <w:szCs w:val="22"/>
                <w:lang w:val="en-US"/>
              </w:rPr>
            </w:pPr>
          </w:p>
        </w:tc>
        <w:tc>
          <w:tcPr>
            <w:tcW w:w="237" w:type="dxa"/>
          </w:tcPr>
          <w:p w14:paraId="2D13B899" w14:textId="77777777" w:rsidR="00E5423B" w:rsidRPr="004F732D" w:rsidRDefault="00E5423B" w:rsidP="00E5423B">
            <w:pPr>
              <w:tabs>
                <w:tab w:val="decimal" w:pos="1062"/>
              </w:tabs>
              <w:spacing w:line="240" w:lineRule="atLeast"/>
              <w:ind w:right="-108"/>
              <w:rPr>
                <w:rFonts w:cs="Times New Roman"/>
                <w:color w:val="000000"/>
                <w:szCs w:val="22"/>
              </w:rPr>
            </w:pPr>
          </w:p>
        </w:tc>
        <w:tc>
          <w:tcPr>
            <w:tcW w:w="1323" w:type="dxa"/>
          </w:tcPr>
          <w:p w14:paraId="689D8F02" w14:textId="77777777" w:rsidR="00E5423B" w:rsidRPr="004F732D" w:rsidRDefault="00E5423B" w:rsidP="00E5423B">
            <w:pPr>
              <w:tabs>
                <w:tab w:val="decimal" w:pos="1062"/>
              </w:tabs>
              <w:spacing w:line="240" w:lineRule="atLeast"/>
              <w:ind w:right="-108"/>
              <w:rPr>
                <w:rFonts w:cs="Times New Roman"/>
                <w:color w:val="000000"/>
                <w:szCs w:val="22"/>
              </w:rPr>
            </w:pPr>
          </w:p>
        </w:tc>
        <w:tc>
          <w:tcPr>
            <w:tcW w:w="236" w:type="dxa"/>
            <w:vAlign w:val="bottom"/>
          </w:tcPr>
          <w:p w14:paraId="7F84403A" w14:textId="77777777" w:rsidR="00E5423B" w:rsidRPr="004F732D" w:rsidRDefault="00E5423B" w:rsidP="00E5423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0FA0DE9E" w14:textId="77777777" w:rsidR="00E5423B" w:rsidRPr="004F732D" w:rsidRDefault="00E5423B" w:rsidP="00E5423B">
            <w:pPr>
              <w:tabs>
                <w:tab w:val="decimal" w:pos="985"/>
              </w:tabs>
              <w:spacing w:line="240" w:lineRule="atLeast"/>
              <w:ind w:right="-108"/>
              <w:rPr>
                <w:rFonts w:cs="Times New Roman"/>
                <w:szCs w:val="22"/>
                <w:cs/>
                <w:lang w:bidi="th-TH"/>
              </w:rPr>
            </w:pPr>
          </w:p>
        </w:tc>
        <w:tc>
          <w:tcPr>
            <w:tcW w:w="270" w:type="dxa"/>
            <w:vAlign w:val="bottom"/>
          </w:tcPr>
          <w:p w14:paraId="29891C75" w14:textId="77777777" w:rsidR="00E5423B" w:rsidRPr="004F732D" w:rsidRDefault="00E5423B" w:rsidP="00E5423B">
            <w:pPr>
              <w:tabs>
                <w:tab w:val="decimal" w:pos="1008"/>
              </w:tabs>
              <w:spacing w:line="240" w:lineRule="atLeast"/>
              <w:ind w:left="-117" w:right="-108"/>
              <w:rPr>
                <w:rFonts w:cs="Times New Roman"/>
                <w:color w:val="000000"/>
                <w:szCs w:val="22"/>
              </w:rPr>
            </w:pPr>
          </w:p>
        </w:tc>
        <w:tc>
          <w:tcPr>
            <w:tcW w:w="1269" w:type="dxa"/>
          </w:tcPr>
          <w:p w14:paraId="0C156BCE" w14:textId="77777777" w:rsidR="00E5423B" w:rsidRPr="004F732D" w:rsidRDefault="00E5423B" w:rsidP="00E5423B">
            <w:pPr>
              <w:tabs>
                <w:tab w:val="decimal" w:pos="1058"/>
              </w:tabs>
              <w:spacing w:line="240" w:lineRule="atLeast"/>
              <w:ind w:right="-108"/>
              <w:rPr>
                <w:rFonts w:cs="Times New Roman"/>
                <w:szCs w:val="22"/>
              </w:rPr>
            </w:pPr>
          </w:p>
        </w:tc>
      </w:tr>
      <w:tr w:rsidR="00E5423B" w:rsidRPr="00880EEB" w14:paraId="54694630" w14:textId="77777777">
        <w:tc>
          <w:tcPr>
            <w:tcW w:w="3240" w:type="dxa"/>
          </w:tcPr>
          <w:p w14:paraId="71C58432" w14:textId="39660464" w:rsidR="00E5423B" w:rsidRPr="00CA1CB8" w:rsidRDefault="00E5423B" w:rsidP="00E5423B">
            <w:pPr>
              <w:tabs>
                <w:tab w:val="left" w:pos="162"/>
              </w:tabs>
              <w:spacing w:line="240" w:lineRule="atLeast"/>
              <w:ind w:right="-79"/>
              <w:rPr>
                <w:rFonts w:cs="Times New Roman"/>
                <w:szCs w:val="22"/>
              </w:rPr>
            </w:pPr>
            <w:r>
              <w:rPr>
                <w:rFonts w:cs="Times New Roman"/>
                <w:szCs w:val="22"/>
              </w:rPr>
              <w:t xml:space="preserve">   </w:t>
            </w:r>
            <w:r w:rsidRPr="00CA1CB8">
              <w:rPr>
                <w:rFonts w:cs="Times New Roman"/>
                <w:szCs w:val="22"/>
              </w:rPr>
              <w:t>government reimbursement</w:t>
            </w:r>
          </w:p>
        </w:tc>
        <w:tc>
          <w:tcPr>
            <w:tcW w:w="1323" w:type="dxa"/>
            <w:vAlign w:val="bottom"/>
          </w:tcPr>
          <w:p w14:paraId="416D63D5" w14:textId="3E24F63F" w:rsidR="00E5423B" w:rsidRPr="004F732D" w:rsidRDefault="00E5423B" w:rsidP="00E5423B">
            <w:pPr>
              <w:tabs>
                <w:tab w:val="decimal" w:pos="1062"/>
              </w:tabs>
              <w:spacing w:line="240" w:lineRule="atLeast"/>
              <w:ind w:right="-108"/>
              <w:rPr>
                <w:rFonts w:cs="Times New Roman"/>
                <w:color w:val="000000"/>
                <w:szCs w:val="22"/>
                <w:lang w:val="en-US"/>
              </w:rPr>
            </w:pPr>
            <w:r>
              <w:rPr>
                <w:color w:val="000000"/>
              </w:rPr>
              <w:t>189,292</w:t>
            </w:r>
          </w:p>
        </w:tc>
        <w:tc>
          <w:tcPr>
            <w:tcW w:w="237" w:type="dxa"/>
            <w:vAlign w:val="bottom"/>
          </w:tcPr>
          <w:p w14:paraId="1C9BAAFD" w14:textId="77777777" w:rsidR="00E5423B" w:rsidRPr="004F732D" w:rsidRDefault="00E5423B" w:rsidP="00E5423B">
            <w:pPr>
              <w:tabs>
                <w:tab w:val="decimal" w:pos="1062"/>
              </w:tabs>
              <w:spacing w:line="240" w:lineRule="atLeast"/>
              <w:ind w:right="-108"/>
              <w:rPr>
                <w:rFonts w:cs="Times New Roman"/>
                <w:color w:val="000000"/>
                <w:szCs w:val="22"/>
              </w:rPr>
            </w:pPr>
          </w:p>
        </w:tc>
        <w:tc>
          <w:tcPr>
            <w:tcW w:w="1323" w:type="dxa"/>
            <w:vAlign w:val="bottom"/>
          </w:tcPr>
          <w:p w14:paraId="1AFB5FC3" w14:textId="3DF16B12" w:rsidR="00E5423B" w:rsidRPr="004F732D" w:rsidRDefault="00E5423B" w:rsidP="00E5423B">
            <w:pPr>
              <w:tabs>
                <w:tab w:val="decimal" w:pos="1062"/>
              </w:tabs>
              <w:spacing w:line="240" w:lineRule="atLeast"/>
              <w:ind w:right="-108"/>
              <w:rPr>
                <w:rFonts w:cs="Times New Roman"/>
                <w:color w:val="000000"/>
                <w:szCs w:val="22"/>
              </w:rPr>
            </w:pPr>
            <w:r w:rsidRPr="004F732D">
              <w:rPr>
                <w:rFonts w:cs="Times New Roman"/>
                <w:color w:val="000000"/>
                <w:szCs w:val="22"/>
              </w:rPr>
              <w:t>189,292</w:t>
            </w:r>
          </w:p>
        </w:tc>
        <w:tc>
          <w:tcPr>
            <w:tcW w:w="236" w:type="dxa"/>
            <w:vAlign w:val="bottom"/>
          </w:tcPr>
          <w:p w14:paraId="389589FE" w14:textId="77777777" w:rsidR="00E5423B" w:rsidRPr="004F732D" w:rsidRDefault="00E5423B" w:rsidP="00E5423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vAlign w:val="bottom"/>
          </w:tcPr>
          <w:p w14:paraId="5BDB9A0E" w14:textId="680BE657" w:rsidR="00E5423B" w:rsidRPr="00AA6956" w:rsidRDefault="00E5423B" w:rsidP="00E5423B">
            <w:pPr>
              <w:tabs>
                <w:tab w:val="decimal" w:pos="985"/>
              </w:tabs>
              <w:spacing w:line="240" w:lineRule="atLeast"/>
              <w:ind w:right="-108"/>
              <w:rPr>
                <w:rFonts w:cstheme="minorBidi"/>
                <w:szCs w:val="22"/>
                <w:cs/>
                <w:lang w:bidi="th-TH"/>
              </w:rPr>
            </w:pPr>
            <w:r>
              <w:rPr>
                <w:color w:val="000000"/>
              </w:rPr>
              <w:t>189,292</w:t>
            </w:r>
          </w:p>
        </w:tc>
        <w:tc>
          <w:tcPr>
            <w:tcW w:w="270" w:type="dxa"/>
            <w:vAlign w:val="bottom"/>
          </w:tcPr>
          <w:p w14:paraId="12B2018D" w14:textId="77777777" w:rsidR="00E5423B" w:rsidRPr="004F732D" w:rsidRDefault="00E5423B" w:rsidP="00E5423B">
            <w:pPr>
              <w:tabs>
                <w:tab w:val="decimal" w:pos="1008"/>
              </w:tabs>
              <w:spacing w:line="240" w:lineRule="atLeast"/>
              <w:ind w:left="-117" w:right="-108"/>
              <w:rPr>
                <w:rFonts w:cs="Times New Roman"/>
                <w:color w:val="000000"/>
                <w:szCs w:val="22"/>
              </w:rPr>
            </w:pPr>
          </w:p>
        </w:tc>
        <w:tc>
          <w:tcPr>
            <w:tcW w:w="1269" w:type="dxa"/>
            <w:vAlign w:val="bottom"/>
          </w:tcPr>
          <w:p w14:paraId="51F2385E" w14:textId="0F96D2F1" w:rsidR="00E5423B" w:rsidRPr="004F732D" w:rsidRDefault="00E5423B" w:rsidP="00E5423B">
            <w:pPr>
              <w:tabs>
                <w:tab w:val="decimal" w:pos="1058"/>
              </w:tabs>
              <w:spacing w:line="240" w:lineRule="atLeast"/>
              <w:ind w:right="-108"/>
              <w:rPr>
                <w:rFonts w:cs="Times New Roman"/>
                <w:szCs w:val="22"/>
              </w:rPr>
            </w:pPr>
            <w:r w:rsidRPr="004F732D">
              <w:rPr>
                <w:rFonts w:cs="Times New Roman"/>
                <w:szCs w:val="22"/>
              </w:rPr>
              <w:t>189,292</w:t>
            </w:r>
          </w:p>
        </w:tc>
      </w:tr>
      <w:tr w:rsidR="00E5423B" w:rsidRPr="00880EEB" w14:paraId="16224997" w14:textId="77777777" w:rsidTr="00080F43">
        <w:tc>
          <w:tcPr>
            <w:tcW w:w="3240" w:type="dxa"/>
          </w:tcPr>
          <w:p w14:paraId="540D4306" w14:textId="225DA5BB" w:rsidR="00E5423B" w:rsidRPr="00CA1CB8" w:rsidRDefault="00E5423B" w:rsidP="00E5423B">
            <w:pPr>
              <w:tabs>
                <w:tab w:val="left" w:pos="162"/>
              </w:tabs>
              <w:spacing w:line="240" w:lineRule="atLeast"/>
              <w:ind w:right="-79"/>
              <w:rPr>
                <w:rFonts w:cs="Times New Roman"/>
                <w:szCs w:val="22"/>
              </w:rPr>
            </w:pPr>
            <w:r w:rsidRPr="00CA1CB8">
              <w:rPr>
                <w:rFonts w:cs="Times New Roman"/>
                <w:szCs w:val="22"/>
              </w:rPr>
              <w:t>Other receivables, net</w:t>
            </w:r>
          </w:p>
        </w:tc>
        <w:tc>
          <w:tcPr>
            <w:tcW w:w="1323" w:type="dxa"/>
          </w:tcPr>
          <w:p w14:paraId="1BD12166" w14:textId="34242CD0" w:rsidR="00E5423B" w:rsidRPr="004F732D" w:rsidRDefault="00E5423B" w:rsidP="00E5423B">
            <w:pPr>
              <w:tabs>
                <w:tab w:val="decimal" w:pos="1062"/>
              </w:tabs>
              <w:spacing w:line="240" w:lineRule="atLeast"/>
              <w:ind w:right="-108"/>
              <w:rPr>
                <w:rFonts w:cs="Times New Roman"/>
                <w:color w:val="000000"/>
                <w:szCs w:val="22"/>
                <w:lang w:val="en-US"/>
              </w:rPr>
            </w:pPr>
            <w:r>
              <w:rPr>
                <w:color w:val="000000"/>
              </w:rPr>
              <w:t>145,029</w:t>
            </w:r>
          </w:p>
        </w:tc>
        <w:tc>
          <w:tcPr>
            <w:tcW w:w="237" w:type="dxa"/>
          </w:tcPr>
          <w:p w14:paraId="40FB0A8A" w14:textId="77777777" w:rsidR="00E5423B" w:rsidRPr="004F732D" w:rsidRDefault="00E5423B" w:rsidP="00E5423B">
            <w:pPr>
              <w:tabs>
                <w:tab w:val="decimal" w:pos="1062"/>
              </w:tabs>
              <w:spacing w:line="240" w:lineRule="atLeast"/>
              <w:ind w:right="-108"/>
              <w:rPr>
                <w:rFonts w:cs="Times New Roman"/>
                <w:color w:val="000000"/>
                <w:szCs w:val="22"/>
              </w:rPr>
            </w:pPr>
          </w:p>
        </w:tc>
        <w:tc>
          <w:tcPr>
            <w:tcW w:w="1323" w:type="dxa"/>
          </w:tcPr>
          <w:p w14:paraId="79D02AB8" w14:textId="3231F983" w:rsidR="00E5423B" w:rsidRPr="004F732D" w:rsidRDefault="00E5423B" w:rsidP="00E5423B">
            <w:pPr>
              <w:tabs>
                <w:tab w:val="decimal" w:pos="1062"/>
              </w:tabs>
              <w:spacing w:line="240" w:lineRule="atLeast"/>
              <w:ind w:right="-108"/>
              <w:rPr>
                <w:rFonts w:cs="Times New Roman"/>
                <w:color w:val="000000"/>
                <w:szCs w:val="22"/>
              </w:rPr>
            </w:pPr>
            <w:r w:rsidRPr="004F732D">
              <w:rPr>
                <w:rFonts w:cs="Times New Roman"/>
                <w:color w:val="000000"/>
                <w:szCs w:val="22"/>
                <w:lang w:val="en-US"/>
              </w:rPr>
              <w:t>100,568</w:t>
            </w:r>
          </w:p>
        </w:tc>
        <w:tc>
          <w:tcPr>
            <w:tcW w:w="236" w:type="dxa"/>
            <w:vAlign w:val="bottom"/>
          </w:tcPr>
          <w:p w14:paraId="4203C5D6" w14:textId="77777777" w:rsidR="00E5423B" w:rsidRPr="004F732D" w:rsidRDefault="00E5423B" w:rsidP="00E5423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25C97949" w14:textId="11CFC908" w:rsidR="00E5423B" w:rsidRPr="004F732D" w:rsidRDefault="00E5423B" w:rsidP="00E5423B">
            <w:pPr>
              <w:tabs>
                <w:tab w:val="decimal" w:pos="985"/>
              </w:tabs>
              <w:spacing w:line="240" w:lineRule="atLeast"/>
              <w:ind w:right="-108"/>
              <w:rPr>
                <w:rFonts w:cs="Times New Roman"/>
                <w:szCs w:val="22"/>
                <w:cs/>
                <w:lang w:bidi="th-TH"/>
              </w:rPr>
            </w:pPr>
            <w:r>
              <w:rPr>
                <w:color w:val="000000"/>
              </w:rPr>
              <w:t>145,018</w:t>
            </w:r>
          </w:p>
        </w:tc>
        <w:tc>
          <w:tcPr>
            <w:tcW w:w="270" w:type="dxa"/>
            <w:vAlign w:val="bottom"/>
          </w:tcPr>
          <w:p w14:paraId="3D3EB77E" w14:textId="77777777" w:rsidR="00E5423B" w:rsidRPr="004F732D" w:rsidRDefault="00E5423B" w:rsidP="00E5423B">
            <w:pPr>
              <w:tabs>
                <w:tab w:val="decimal" w:pos="1008"/>
              </w:tabs>
              <w:spacing w:line="240" w:lineRule="atLeast"/>
              <w:ind w:left="-117" w:right="-108"/>
              <w:rPr>
                <w:rFonts w:cs="Times New Roman"/>
                <w:color w:val="000000"/>
                <w:szCs w:val="22"/>
              </w:rPr>
            </w:pPr>
          </w:p>
        </w:tc>
        <w:tc>
          <w:tcPr>
            <w:tcW w:w="1269" w:type="dxa"/>
          </w:tcPr>
          <w:p w14:paraId="2A122BAD" w14:textId="31C8E9C8" w:rsidR="00E5423B" w:rsidRPr="004F732D" w:rsidRDefault="00E5423B" w:rsidP="00E5423B">
            <w:pPr>
              <w:tabs>
                <w:tab w:val="decimal" w:pos="1058"/>
              </w:tabs>
              <w:spacing w:line="240" w:lineRule="atLeast"/>
              <w:ind w:right="-108"/>
              <w:rPr>
                <w:rFonts w:cs="Times New Roman"/>
                <w:szCs w:val="22"/>
              </w:rPr>
            </w:pPr>
            <w:r w:rsidRPr="004F732D">
              <w:rPr>
                <w:rFonts w:cs="Times New Roman"/>
                <w:szCs w:val="22"/>
                <w:cs/>
                <w:lang w:bidi="th-TH"/>
              </w:rPr>
              <w:t>100</w:t>
            </w:r>
            <w:r w:rsidRPr="004F732D">
              <w:rPr>
                <w:rFonts w:cs="Times New Roman"/>
                <w:szCs w:val="22"/>
              </w:rPr>
              <w:t>,</w:t>
            </w:r>
            <w:r w:rsidRPr="004F732D">
              <w:rPr>
                <w:rFonts w:cs="Times New Roman"/>
                <w:szCs w:val="22"/>
                <w:cs/>
                <w:lang w:bidi="th-TH"/>
              </w:rPr>
              <w:t>568</w:t>
            </w:r>
          </w:p>
        </w:tc>
      </w:tr>
      <w:tr w:rsidR="00E5423B" w:rsidRPr="00880EEB" w14:paraId="36DE64D6" w14:textId="77777777" w:rsidTr="00080F43">
        <w:tc>
          <w:tcPr>
            <w:tcW w:w="3240" w:type="dxa"/>
          </w:tcPr>
          <w:p w14:paraId="75096941" w14:textId="5221E754" w:rsidR="00E5423B" w:rsidRPr="00CA1CB8" w:rsidRDefault="00E5423B" w:rsidP="00E5423B">
            <w:pPr>
              <w:tabs>
                <w:tab w:val="left" w:pos="162"/>
              </w:tabs>
              <w:spacing w:line="240" w:lineRule="atLeast"/>
              <w:ind w:right="-79"/>
              <w:rPr>
                <w:rFonts w:cs="Times New Roman"/>
                <w:szCs w:val="22"/>
              </w:rPr>
            </w:pPr>
            <w:r w:rsidRPr="00EB2383">
              <w:rPr>
                <w:rFonts w:cs="Times New Roman"/>
                <w:szCs w:val="22"/>
              </w:rPr>
              <w:t>Deposits and guarantee</w:t>
            </w:r>
          </w:p>
        </w:tc>
        <w:tc>
          <w:tcPr>
            <w:tcW w:w="1323" w:type="dxa"/>
          </w:tcPr>
          <w:p w14:paraId="0517CFDD" w14:textId="6AD7F70F" w:rsidR="00E5423B" w:rsidRPr="004F732D" w:rsidRDefault="00E5423B" w:rsidP="00E5423B">
            <w:pPr>
              <w:tabs>
                <w:tab w:val="decimal" w:pos="1062"/>
              </w:tabs>
              <w:spacing w:line="240" w:lineRule="atLeast"/>
              <w:ind w:right="-108"/>
              <w:rPr>
                <w:rFonts w:cs="Times New Roman"/>
                <w:color w:val="000000"/>
                <w:szCs w:val="22"/>
                <w:lang w:val="en-US"/>
              </w:rPr>
            </w:pPr>
            <w:r>
              <w:rPr>
                <w:color w:val="000000"/>
              </w:rPr>
              <w:t>92,611</w:t>
            </w:r>
          </w:p>
        </w:tc>
        <w:tc>
          <w:tcPr>
            <w:tcW w:w="237" w:type="dxa"/>
          </w:tcPr>
          <w:p w14:paraId="7D8DFE77" w14:textId="77777777" w:rsidR="00E5423B" w:rsidRPr="004F732D" w:rsidRDefault="00E5423B" w:rsidP="00E5423B">
            <w:pPr>
              <w:tabs>
                <w:tab w:val="decimal" w:pos="1062"/>
              </w:tabs>
              <w:spacing w:line="240" w:lineRule="atLeast"/>
              <w:ind w:right="-108"/>
              <w:rPr>
                <w:rFonts w:cs="Times New Roman"/>
                <w:color w:val="000000"/>
                <w:szCs w:val="22"/>
              </w:rPr>
            </w:pPr>
          </w:p>
        </w:tc>
        <w:tc>
          <w:tcPr>
            <w:tcW w:w="1323" w:type="dxa"/>
          </w:tcPr>
          <w:p w14:paraId="4B680960" w14:textId="59AE46A1" w:rsidR="00E5423B" w:rsidRPr="004F732D" w:rsidRDefault="00E5423B" w:rsidP="00E5423B">
            <w:pPr>
              <w:tabs>
                <w:tab w:val="decimal" w:pos="1062"/>
              </w:tabs>
              <w:spacing w:line="240" w:lineRule="atLeast"/>
              <w:ind w:right="-108"/>
              <w:rPr>
                <w:rFonts w:cs="Times New Roman"/>
                <w:color w:val="000000"/>
                <w:szCs w:val="22"/>
              </w:rPr>
            </w:pPr>
            <w:r w:rsidRPr="004F732D">
              <w:rPr>
                <w:rFonts w:cs="Times New Roman"/>
                <w:color w:val="000000"/>
                <w:szCs w:val="22"/>
              </w:rPr>
              <w:t>82,289</w:t>
            </w:r>
          </w:p>
        </w:tc>
        <w:tc>
          <w:tcPr>
            <w:tcW w:w="236" w:type="dxa"/>
            <w:vAlign w:val="bottom"/>
          </w:tcPr>
          <w:p w14:paraId="713C8250" w14:textId="77777777" w:rsidR="00E5423B" w:rsidRPr="004F732D" w:rsidRDefault="00E5423B" w:rsidP="00E5423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39601A1E" w14:textId="6B5FF618" w:rsidR="00E5423B" w:rsidRPr="004F732D" w:rsidRDefault="00E5423B" w:rsidP="00E5423B">
            <w:pPr>
              <w:tabs>
                <w:tab w:val="decimal" w:pos="985"/>
              </w:tabs>
              <w:spacing w:line="240" w:lineRule="atLeast"/>
              <w:ind w:right="-108"/>
              <w:rPr>
                <w:rFonts w:cs="Times New Roman"/>
                <w:szCs w:val="22"/>
                <w:cs/>
                <w:lang w:bidi="th-TH"/>
              </w:rPr>
            </w:pPr>
            <w:r>
              <w:rPr>
                <w:color w:val="000000"/>
              </w:rPr>
              <w:t>92,611</w:t>
            </w:r>
          </w:p>
        </w:tc>
        <w:tc>
          <w:tcPr>
            <w:tcW w:w="270" w:type="dxa"/>
            <w:vAlign w:val="bottom"/>
          </w:tcPr>
          <w:p w14:paraId="36D6CFD5" w14:textId="77777777" w:rsidR="00E5423B" w:rsidRPr="004F732D" w:rsidRDefault="00E5423B" w:rsidP="00E5423B">
            <w:pPr>
              <w:tabs>
                <w:tab w:val="decimal" w:pos="1008"/>
              </w:tabs>
              <w:spacing w:line="240" w:lineRule="atLeast"/>
              <w:ind w:left="-117" w:right="-108"/>
              <w:rPr>
                <w:rFonts w:cs="Times New Roman"/>
                <w:color w:val="000000"/>
                <w:szCs w:val="22"/>
              </w:rPr>
            </w:pPr>
          </w:p>
        </w:tc>
        <w:tc>
          <w:tcPr>
            <w:tcW w:w="1269" w:type="dxa"/>
          </w:tcPr>
          <w:p w14:paraId="69EFFD89" w14:textId="13E3943D" w:rsidR="00E5423B" w:rsidRPr="004F732D" w:rsidRDefault="00E5423B" w:rsidP="00E5423B">
            <w:pPr>
              <w:tabs>
                <w:tab w:val="decimal" w:pos="1058"/>
              </w:tabs>
              <w:spacing w:line="240" w:lineRule="atLeast"/>
              <w:ind w:right="-108"/>
              <w:rPr>
                <w:rFonts w:cs="Times New Roman"/>
                <w:szCs w:val="22"/>
              </w:rPr>
            </w:pPr>
            <w:r w:rsidRPr="004F732D">
              <w:rPr>
                <w:rFonts w:cs="Times New Roman"/>
                <w:szCs w:val="22"/>
              </w:rPr>
              <w:t>82,289</w:t>
            </w:r>
          </w:p>
        </w:tc>
      </w:tr>
      <w:tr w:rsidR="00E5423B" w:rsidRPr="00880EEB" w14:paraId="63670084" w14:textId="77777777" w:rsidTr="00080F43">
        <w:tc>
          <w:tcPr>
            <w:tcW w:w="3240" w:type="dxa"/>
          </w:tcPr>
          <w:p w14:paraId="329F18D4" w14:textId="7F2B3FF6" w:rsidR="00E5423B" w:rsidRPr="00CA1CB8" w:rsidRDefault="00E5423B" w:rsidP="00E5423B">
            <w:pPr>
              <w:tabs>
                <w:tab w:val="left" w:pos="162"/>
              </w:tabs>
              <w:spacing w:line="240" w:lineRule="atLeast"/>
              <w:ind w:right="-79"/>
              <w:rPr>
                <w:rFonts w:cs="Times New Roman"/>
                <w:szCs w:val="22"/>
              </w:rPr>
            </w:pPr>
            <w:r w:rsidRPr="00807EA7">
              <w:rPr>
                <w:rFonts w:cs="Times New Roman"/>
                <w:szCs w:val="22"/>
              </w:rPr>
              <w:t xml:space="preserve">Accrued fee income </w:t>
            </w:r>
          </w:p>
        </w:tc>
        <w:tc>
          <w:tcPr>
            <w:tcW w:w="1323" w:type="dxa"/>
          </w:tcPr>
          <w:p w14:paraId="1C883E5B" w14:textId="7A2DEFEF" w:rsidR="00E5423B" w:rsidRPr="004F732D" w:rsidRDefault="00E5423B" w:rsidP="00E5423B">
            <w:pPr>
              <w:tabs>
                <w:tab w:val="decimal" w:pos="1062"/>
              </w:tabs>
              <w:spacing w:line="240" w:lineRule="atLeast"/>
              <w:ind w:right="-108"/>
              <w:rPr>
                <w:rFonts w:cs="Times New Roman"/>
                <w:color w:val="000000"/>
                <w:szCs w:val="22"/>
                <w:lang w:val="en-US"/>
              </w:rPr>
            </w:pPr>
            <w:r>
              <w:rPr>
                <w:color w:val="000000"/>
              </w:rPr>
              <w:t>75,572</w:t>
            </w:r>
          </w:p>
        </w:tc>
        <w:tc>
          <w:tcPr>
            <w:tcW w:w="237" w:type="dxa"/>
          </w:tcPr>
          <w:p w14:paraId="31CCEB85" w14:textId="77777777" w:rsidR="00E5423B" w:rsidRPr="004F732D" w:rsidRDefault="00E5423B" w:rsidP="00E5423B">
            <w:pPr>
              <w:tabs>
                <w:tab w:val="decimal" w:pos="1062"/>
              </w:tabs>
              <w:spacing w:line="240" w:lineRule="atLeast"/>
              <w:ind w:right="-108"/>
              <w:rPr>
                <w:rFonts w:cs="Times New Roman"/>
                <w:color w:val="000000"/>
                <w:szCs w:val="22"/>
              </w:rPr>
            </w:pPr>
          </w:p>
        </w:tc>
        <w:tc>
          <w:tcPr>
            <w:tcW w:w="1323" w:type="dxa"/>
          </w:tcPr>
          <w:p w14:paraId="1D742B94" w14:textId="42638D79" w:rsidR="00E5423B" w:rsidRPr="004F732D" w:rsidRDefault="00E5423B" w:rsidP="00E5423B">
            <w:pPr>
              <w:tabs>
                <w:tab w:val="decimal" w:pos="1062"/>
              </w:tabs>
              <w:spacing w:line="240" w:lineRule="atLeast"/>
              <w:ind w:right="-108"/>
              <w:rPr>
                <w:rFonts w:cs="Times New Roman"/>
                <w:color w:val="000000"/>
                <w:szCs w:val="22"/>
              </w:rPr>
            </w:pPr>
            <w:r w:rsidRPr="004F732D">
              <w:rPr>
                <w:rFonts w:cs="Times New Roman"/>
                <w:color w:val="000000"/>
                <w:szCs w:val="22"/>
              </w:rPr>
              <w:t>52,733</w:t>
            </w:r>
          </w:p>
        </w:tc>
        <w:tc>
          <w:tcPr>
            <w:tcW w:w="236" w:type="dxa"/>
            <w:vAlign w:val="bottom"/>
          </w:tcPr>
          <w:p w14:paraId="0CB89394" w14:textId="77777777" w:rsidR="00E5423B" w:rsidRPr="004F732D" w:rsidRDefault="00E5423B" w:rsidP="00E5423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20023AD5" w14:textId="5B70EDC7" w:rsidR="00E5423B" w:rsidRPr="004F732D" w:rsidRDefault="00E5423B" w:rsidP="00E5423B">
            <w:pPr>
              <w:tabs>
                <w:tab w:val="decimal" w:pos="985"/>
              </w:tabs>
              <w:spacing w:line="240" w:lineRule="atLeast"/>
              <w:ind w:right="-108"/>
              <w:rPr>
                <w:rFonts w:cs="Times New Roman"/>
                <w:szCs w:val="22"/>
                <w:cs/>
                <w:lang w:bidi="th-TH"/>
              </w:rPr>
            </w:pPr>
            <w:r>
              <w:rPr>
                <w:color w:val="000000"/>
              </w:rPr>
              <w:t>82,423</w:t>
            </w:r>
          </w:p>
        </w:tc>
        <w:tc>
          <w:tcPr>
            <w:tcW w:w="270" w:type="dxa"/>
            <w:vAlign w:val="bottom"/>
          </w:tcPr>
          <w:p w14:paraId="1097BB59" w14:textId="77777777" w:rsidR="00E5423B" w:rsidRPr="004F732D" w:rsidRDefault="00E5423B" w:rsidP="00E5423B">
            <w:pPr>
              <w:tabs>
                <w:tab w:val="decimal" w:pos="1008"/>
              </w:tabs>
              <w:spacing w:line="240" w:lineRule="atLeast"/>
              <w:ind w:left="-117" w:right="-108"/>
              <w:rPr>
                <w:rFonts w:cs="Times New Roman"/>
                <w:color w:val="000000"/>
                <w:szCs w:val="22"/>
              </w:rPr>
            </w:pPr>
          </w:p>
        </w:tc>
        <w:tc>
          <w:tcPr>
            <w:tcW w:w="1269" w:type="dxa"/>
          </w:tcPr>
          <w:p w14:paraId="27FB0120" w14:textId="3E78A7CF" w:rsidR="00E5423B" w:rsidRPr="004F732D" w:rsidRDefault="00E5423B" w:rsidP="00E5423B">
            <w:pPr>
              <w:tabs>
                <w:tab w:val="decimal" w:pos="1058"/>
              </w:tabs>
              <w:spacing w:line="240" w:lineRule="atLeast"/>
              <w:ind w:right="-108"/>
              <w:rPr>
                <w:rFonts w:cs="Times New Roman"/>
                <w:szCs w:val="22"/>
              </w:rPr>
            </w:pPr>
            <w:r w:rsidRPr="004F732D">
              <w:rPr>
                <w:rFonts w:cs="Times New Roman"/>
                <w:szCs w:val="22"/>
              </w:rPr>
              <w:t>60,478</w:t>
            </w:r>
          </w:p>
        </w:tc>
      </w:tr>
      <w:tr w:rsidR="00E5423B" w:rsidRPr="00880EEB" w14:paraId="6D6818D4" w14:textId="77777777" w:rsidTr="00080F43">
        <w:tc>
          <w:tcPr>
            <w:tcW w:w="3240" w:type="dxa"/>
          </w:tcPr>
          <w:p w14:paraId="7509A145" w14:textId="2D02D925" w:rsidR="00E5423B" w:rsidRPr="00CA1CB8" w:rsidRDefault="00E5423B" w:rsidP="00E5423B">
            <w:pPr>
              <w:tabs>
                <w:tab w:val="left" w:pos="162"/>
              </w:tabs>
              <w:spacing w:line="240" w:lineRule="atLeast"/>
              <w:ind w:right="-79"/>
              <w:rPr>
                <w:rFonts w:cs="Times New Roman"/>
                <w:szCs w:val="22"/>
              </w:rPr>
            </w:pPr>
            <w:r w:rsidRPr="00CA1CB8">
              <w:rPr>
                <w:rFonts w:cs="Times New Roman"/>
                <w:szCs w:val="22"/>
              </w:rPr>
              <w:t>Receivables - counter service</w:t>
            </w:r>
          </w:p>
        </w:tc>
        <w:tc>
          <w:tcPr>
            <w:tcW w:w="1323" w:type="dxa"/>
          </w:tcPr>
          <w:p w14:paraId="0D7CCAC2" w14:textId="4F5A9CD5" w:rsidR="00E5423B" w:rsidRPr="004F732D" w:rsidRDefault="00E5423B" w:rsidP="00E5423B">
            <w:pPr>
              <w:tabs>
                <w:tab w:val="decimal" w:pos="1062"/>
              </w:tabs>
              <w:spacing w:line="240" w:lineRule="atLeast"/>
              <w:ind w:right="-108"/>
              <w:rPr>
                <w:rFonts w:cs="Times New Roman"/>
                <w:color w:val="000000"/>
                <w:szCs w:val="22"/>
                <w:lang w:val="en-US"/>
              </w:rPr>
            </w:pPr>
            <w:r>
              <w:rPr>
                <w:color w:val="000000"/>
              </w:rPr>
              <w:t>18,119</w:t>
            </w:r>
          </w:p>
        </w:tc>
        <w:tc>
          <w:tcPr>
            <w:tcW w:w="237" w:type="dxa"/>
          </w:tcPr>
          <w:p w14:paraId="077B1D2B" w14:textId="77777777" w:rsidR="00E5423B" w:rsidRPr="004F732D" w:rsidRDefault="00E5423B" w:rsidP="00E5423B">
            <w:pPr>
              <w:tabs>
                <w:tab w:val="decimal" w:pos="1062"/>
              </w:tabs>
              <w:spacing w:line="240" w:lineRule="atLeast"/>
              <w:ind w:right="-108"/>
              <w:rPr>
                <w:rFonts w:cs="Times New Roman"/>
                <w:color w:val="000000"/>
                <w:szCs w:val="22"/>
              </w:rPr>
            </w:pPr>
          </w:p>
        </w:tc>
        <w:tc>
          <w:tcPr>
            <w:tcW w:w="1323" w:type="dxa"/>
          </w:tcPr>
          <w:p w14:paraId="191A9FF0" w14:textId="5F67797F" w:rsidR="00E5423B" w:rsidRPr="004F732D" w:rsidRDefault="00E5423B" w:rsidP="00E5423B">
            <w:pPr>
              <w:tabs>
                <w:tab w:val="decimal" w:pos="1062"/>
              </w:tabs>
              <w:spacing w:line="240" w:lineRule="atLeast"/>
              <w:ind w:right="-108"/>
              <w:rPr>
                <w:rFonts w:cs="Times New Roman"/>
                <w:color w:val="000000"/>
                <w:szCs w:val="22"/>
              </w:rPr>
            </w:pPr>
            <w:r w:rsidRPr="004F732D">
              <w:rPr>
                <w:rFonts w:cs="Times New Roman"/>
                <w:color w:val="000000"/>
                <w:szCs w:val="22"/>
                <w:cs/>
                <w:lang w:bidi="th-TH"/>
              </w:rPr>
              <w:t>18</w:t>
            </w:r>
            <w:r w:rsidRPr="004F732D">
              <w:rPr>
                <w:rFonts w:cs="Times New Roman"/>
                <w:color w:val="000000"/>
                <w:szCs w:val="22"/>
              </w:rPr>
              <w:t>,</w:t>
            </w:r>
            <w:r w:rsidRPr="004F732D">
              <w:rPr>
                <w:rFonts w:cs="Times New Roman"/>
                <w:color w:val="000000"/>
                <w:szCs w:val="22"/>
                <w:cs/>
                <w:lang w:bidi="th-TH"/>
              </w:rPr>
              <w:t>297</w:t>
            </w:r>
          </w:p>
        </w:tc>
        <w:tc>
          <w:tcPr>
            <w:tcW w:w="236" w:type="dxa"/>
            <w:vAlign w:val="bottom"/>
          </w:tcPr>
          <w:p w14:paraId="2D767F33" w14:textId="77777777" w:rsidR="00E5423B" w:rsidRPr="004F732D" w:rsidRDefault="00E5423B" w:rsidP="00E5423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Pr>
          <w:p w14:paraId="35FA862B" w14:textId="165EDD43" w:rsidR="00E5423B" w:rsidRPr="004F732D" w:rsidRDefault="00E5423B" w:rsidP="00E5423B">
            <w:pPr>
              <w:tabs>
                <w:tab w:val="decimal" w:pos="985"/>
              </w:tabs>
              <w:spacing w:line="240" w:lineRule="atLeast"/>
              <w:ind w:right="-108"/>
              <w:rPr>
                <w:rFonts w:cs="Times New Roman"/>
                <w:szCs w:val="22"/>
                <w:cs/>
                <w:lang w:bidi="th-TH"/>
              </w:rPr>
            </w:pPr>
            <w:r>
              <w:rPr>
                <w:color w:val="000000"/>
              </w:rPr>
              <w:t>18,119</w:t>
            </w:r>
          </w:p>
        </w:tc>
        <w:tc>
          <w:tcPr>
            <w:tcW w:w="270" w:type="dxa"/>
            <w:vAlign w:val="bottom"/>
          </w:tcPr>
          <w:p w14:paraId="66F9F3C3" w14:textId="77777777" w:rsidR="00E5423B" w:rsidRPr="004F732D" w:rsidRDefault="00E5423B" w:rsidP="00E5423B">
            <w:pPr>
              <w:tabs>
                <w:tab w:val="decimal" w:pos="1008"/>
              </w:tabs>
              <w:spacing w:line="240" w:lineRule="atLeast"/>
              <w:ind w:left="-117" w:right="-108"/>
              <w:rPr>
                <w:rFonts w:cs="Times New Roman"/>
                <w:color w:val="000000"/>
                <w:szCs w:val="22"/>
              </w:rPr>
            </w:pPr>
          </w:p>
        </w:tc>
        <w:tc>
          <w:tcPr>
            <w:tcW w:w="1269" w:type="dxa"/>
          </w:tcPr>
          <w:p w14:paraId="1E097F5F" w14:textId="35C55751" w:rsidR="00E5423B" w:rsidRPr="004F732D" w:rsidRDefault="00E5423B" w:rsidP="00E5423B">
            <w:pPr>
              <w:tabs>
                <w:tab w:val="decimal" w:pos="1058"/>
              </w:tabs>
              <w:spacing w:line="240" w:lineRule="atLeast"/>
              <w:ind w:right="-108"/>
              <w:rPr>
                <w:rFonts w:cs="Times New Roman"/>
                <w:szCs w:val="22"/>
              </w:rPr>
            </w:pPr>
            <w:r w:rsidRPr="004F732D">
              <w:rPr>
                <w:rFonts w:cs="Times New Roman"/>
                <w:szCs w:val="22"/>
              </w:rPr>
              <w:t>18,297</w:t>
            </w:r>
          </w:p>
        </w:tc>
      </w:tr>
      <w:tr w:rsidR="00E5423B" w:rsidRPr="00880EEB" w14:paraId="624324D2" w14:textId="77777777" w:rsidTr="00EC65EE">
        <w:tc>
          <w:tcPr>
            <w:tcW w:w="3240" w:type="dxa"/>
          </w:tcPr>
          <w:p w14:paraId="6E939048" w14:textId="261D720C" w:rsidR="00E5423B" w:rsidRPr="00CA1CB8" w:rsidRDefault="00E5423B" w:rsidP="00E5423B">
            <w:pPr>
              <w:tabs>
                <w:tab w:val="left" w:pos="162"/>
              </w:tabs>
              <w:spacing w:line="240" w:lineRule="atLeast"/>
              <w:ind w:right="-79"/>
              <w:rPr>
                <w:rFonts w:cs="Times New Roman"/>
                <w:szCs w:val="22"/>
              </w:rPr>
            </w:pPr>
            <w:r w:rsidRPr="00CA1CB8">
              <w:rPr>
                <w:rFonts w:cs="Times New Roman"/>
                <w:szCs w:val="22"/>
              </w:rPr>
              <w:t>Others</w:t>
            </w:r>
          </w:p>
        </w:tc>
        <w:tc>
          <w:tcPr>
            <w:tcW w:w="1323" w:type="dxa"/>
            <w:tcBorders>
              <w:bottom w:val="single" w:sz="4" w:space="0" w:color="auto"/>
            </w:tcBorders>
          </w:tcPr>
          <w:p w14:paraId="2E131890" w14:textId="623F7EB4" w:rsidR="00E5423B" w:rsidRPr="001621B3" w:rsidRDefault="00E5423B" w:rsidP="00E5423B">
            <w:pPr>
              <w:tabs>
                <w:tab w:val="decimal" w:pos="1062"/>
              </w:tabs>
              <w:spacing w:line="240" w:lineRule="atLeast"/>
              <w:ind w:right="-108"/>
              <w:rPr>
                <w:rFonts w:cstheme="minorBidi"/>
                <w:color w:val="000000"/>
                <w:szCs w:val="28"/>
                <w:lang w:val="en-US" w:bidi="th-TH"/>
              </w:rPr>
            </w:pPr>
            <w:r>
              <w:rPr>
                <w:color w:val="000000"/>
              </w:rPr>
              <w:t>174,016</w:t>
            </w:r>
          </w:p>
        </w:tc>
        <w:tc>
          <w:tcPr>
            <w:tcW w:w="237" w:type="dxa"/>
          </w:tcPr>
          <w:p w14:paraId="2DA21046" w14:textId="77777777" w:rsidR="00E5423B" w:rsidRPr="004F732D" w:rsidRDefault="00E5423B" w:rsidP="00E5423B">
            <w:pPr>
              <w:tabs>
                <w:tab w:val="decimal" w:pos="1062"/>
              </w:tabs>
              <w:spacing w:line="240" w:lineRule="atLeast"/>
              <w:ind w:right="-108"/>
              <w:rPr>
                <w:rFonts w:cs="Times New Roman"/>
                <w:color w:val="000000"/>
                <w:szCs w:val="22"/>
              </w:rPr>
            </w:pPr>
          </w:p>
        </w:tc>
        <w:tc>
          <w:tcPr>
            <w:tcW w:w="1323" w:type="dxa"/>
            <w:tcBorders>
              <w:bottom w:val="single" w:sz="4" w:space="0" w:color="auto"/>
            </w:tcBorders>
          </w:tcPr>
          <w:p w14:paraId="3D571D9A" w14:textId="48CDC631" w:rsidR="00E5423B" w:rsidRPr="004F732D" w:rsidRDefault="00E5423B" w:rsidP="00E5423B">
            <w:pPr>
              <w:tabs>
                <w:tab w:val="decimal" w:pos="1062"/>
              </w:tabs>
              <w:spacing w:line="240" w:lineRule="atLeast"/>
              <w:ind w:right="-108"/>
              <w:rPr>
                <w:rFonts w:cs="Times New Roman"/>
                <w:color w:val="000000"/>
                <w:szCs w:val="22"/>
              </w:rPr>
            </w:pPr>
            <w:r w:rsidRPr="004F732D">
              <w:rPr>
                <w:rFonts w:cs="Times New Roman"/>
                <w:color w:val="000000"/>
                <w:szCs w:val="22"/>
              </w:rPr>
              <w:t>44,68</w:t>
            </w:r>
            <w:r>
              <w:rPr>
                <w:rFonts w:cs="Times New Roman"/>
                <w:color w:val="000000"/>
                <w:szCs w:val="22"/>
                <w:lang w:val="en-US"/>
              </w:rPr>
              <w:t>4</w:t>
            </w:r>
          </w:p>
        </w:tc>
        <w:tc>
          <w:tcPr>
            <w:tcW w:w="236" w:type="dxa"/>
          </w:tcPr>
          <w:p w14:paraId="5217846C" w14:textId="77777777" w:rsidR="00E5423B" w:rsidRPr="004F732D" w:rsidRDefault="00E5423B" w:rsidP="00E5423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Borders>
              <w:bottom w:val="single" w:sz="4" w:space="0" w:color="auto"/>
            </w:tcBorders>
          </w:tcPr>
          <w:p w14:paraId="6B3FF727" w14:textId="505B1161" w:rsidR="00E5423B" w:rsidRPr="004F732D" w:rsidRDefault="00E5423B" w:rsidP="00E5423B">
            <w:pPr>
              <w:tabs>
                <w:tab w:val="decimal" w:pos="985"/>
              </w:tabs>
              <w:spacing w:line="240" w:lineRule="atLeast"/>
              <w:ind w:right="-108"/>
              <w:rPr>
                <w:rFonts w:cs="Times New Roman"/>
                <w:color w:val="000000"/>
                <w:szCs w:val="22"/>
              </w:rPr>
            </w:pPr>
            <w:r>
              <w:t>165,188</w:t>
            </w:r>
          </w:p>
        </w:tc>
        <w:tc>
          <w:tcPr>
            <w:tcW w:w="270" w:type="dxa"/>
          </w:tcPr>
          <w:p w14:paraId="0FF97DCB" w14:textId="77777777" w:rsidR="00E5423B" w:rsidRPr="004F732D" w:rsidRDefault="00E5423B" w:rsidP="00E5423B">
            <w:pPr>
              <w:tabs>
                <w:tab w:val="decimal" w:pos="1008"/>
              </w:tabs>
              <w:spacing w:line="240" w:lineRule="atLeast"/>
              <w:ind w:left="-117" w:right="-108"/>
              <w:rPr>
                <w:rFonts w:cs="Times New Roman"/>
                <w:color w:val="000000"/>
                <w:szCs w:val="22"/>
              </w:rPr>
            </w:pPr>
          </w:p>
        </w:tc>
        <w:tc>
          <w:tcPr>
            <w:tcW w:w="1269" w:type="dxa"/>
            <w:tcBorders>
              <w:bottom w:val="single" w:sz="4" w:space="0" w:color="auto"/>
            </w:tcBorders>
          </w:tcPr>
          <w:p w14:paraId="715B9A80" w14:textId="76FA0782" w:rsidR="00E5423B" w:rsidRPr="004F732D" w:rsidRDefault="00E5423B" w:rsidP="00E5423B">
            <w:pPr>
              <w:tabs>
                <w:tab w:val="decimal" w:pos="1058"/>
              </w:tabs>
              <w:spacing w:line="240" w:lineRule="atLeast"/>
              <w:ind w:right="-108"/>
              <w:rPr>
                <w:rFonts w:cs="Times New Roman"/>
                <w:color w:val="000000"/>
                <w:szCs w:val="22"/>
              </w:rPr>
            </w:pPr>
            <w:r w:rsidRPr="004F732D">
              <w:rPr>
                <w:rFonts w:cs="Times New Roman"/>
                <w:szCs w:val="22"/>
              </w:rPr>
              <w:t>37,349</w:t>
            </w:r>
          </w:p>
        </w:tc>
      </w:tr>
      <w:tr w:rsidR="00E5423B" w:rsidRPr="00880EEB" w14:paraId="6BFEE64F" w14:textId="77777777" w:rsidTr="00EC65EE">
        <w:tc>
          <w:tcPr>
            <w:tcW w:w="3240" w:type="dxa"/>
          </w:tcPr>
          <w:p w14:paraId="44E88419" w14:textId="77777777" w:rsidR="00E5423B" w:rsidRPr="00CA1CB8" w:rsidRDefault="00E5423B" w:rsidP="00E5423B">
            <w:pPr>
              <w:tabs>
                <w:tab w:val="left" w:pos="162"/>
              </w:tabs>
              <w:spacing w:line="240" w:lineRule="atLeast"/>
              <w:ind w:right="-79"/>
              <w:rPr>
                <w:rFonts w:cs="Times New Roman"/>
                <w:b/>
                <w:bCs/>
                <w:szCs w:val="22"/>
              </w:rPr>
            </w:pPr>
            <w:r w:rsidRPr="00CA1CB8">
              <w:rPr>
                <w:rFonts w:cs="Times New Roman"/>
                <w:b/>
                <w:bCs/>
                <w:szCs w:val="22"/>
              </w:rPr>
              <w:t>Total</w:t>
            </w:r>
          </w:p>
        </w:tc>
        <w:tc>
          <w:tcPr>
            <w:tcW w:w="1323" w:type="dxa"/>
            <w:tcBorders>
              <w:top w:val="single" w:sz="4" w:space="0" w:color="auto"/>
              <w:bottom w:val="double" w:sz="4" w:space="0" w:color="auto"/>
            </w:tcBorders>
          </w:tcPr>
          <w:p w14:paraId="27209DEE" w14:textId="38ECABBD" w:rsidR="00E5423B" w:rsidRPr="005219B7" w:rsidRDefault="00E5423B" w:rsidP="00E5423B">
            <w:pPr>
              <w:tabs>
                <w:tab w:val="decimal" w:pos="1062"/>
              </w:tabs>
              <w:spacing w:line="240" w:lineRule="atLeast"/>
              <w:ind w:right="-108"/>
              <w:rPr>
                <w:rFonts w:cs="Times New Roman"/>
                <w:b/>
                <w:bCs/>
                <w:color w:val="000000"/>
                <w:szCs w:val="22"/>
              </w:rPr>
            </w:pPr>
            <w:r>
              <w:rPr>
                <w:b/>
                <w:bCs/>
                <w:color w:val="000000"/>
              </w:rPr>
              <w:t>1,917,455</w:t>
            </w:r>
          </w:p>
        </w:tc>
        <w:tc>
          <w:tcPr>
            <w:tcW w:w="237" w:type="dxa"/>
          </w:tcPr>
          <w:p w14:paraId="29578E0D" w14:textId="77777777" w:rsidR="00E5423B" w:rsidRPr="005219B7" w:rsidRDefault="00E5423B" w:rsidP="00E5423B">
            <w:pPr>
              <w:tabs>
                <w:tab w:val="decimal" w:pos="1062"/>
              </w:tabs>
              <w:spacing w:line="240" w:lineRule="atLeast"/>
              <w:ind w:right="-108"/>
              <w:rPr>
                <w:rFonts w:cs="Times New Roman"/>
                <w:b/>
                <w:bCs/>
                <w:color w:val="000000"/>
                <w:szCs w:val="22"/>
              </w:rPr>
            </w:pPr>
          </w:p>
        </w:tc>
        <w:tc>
          <w:tcPr>
            <w:tcW w:w="1323" w:type="dxa"/>
            <w:tcBorders>
              <w:top w:val="single" w:sz="4" w:space="0" w:color="auto"/>
              <w:bottom w:val="double" w:sz="4" w:space="0" w:color="auto"/>
            </w:tcBorders>
          </w:tcPr>
          <w:p w14:paraId="1EF1535B" w14:textId="3FFB42B0" w:rsidR="00E5423B" w:rsidRPr="00CA1CB8" w:rsidRDefault="00E5423B" w:rsidP="00E5423B">
            <w:pPr>
              <w:tabs>
                <w:tab w:val="decimal" w:pos="1062"/>
              </w:tabs>
              <w:spacing w:line="240" w:lineRule="atLeast"/>
              <w:ind w:right="-108"/>
              <w:rPr>
                <w:rFonts w:cs="Times New Roman"/>
                <w:b/>
                <w:bCs/>
                <w:color w:val="000000"/>
                <w:szCs w:val="22"/>
              </w:rPr>
            </w:pPr>
            <w:r w:rsidRPr="00D2780C">
              <w:rPr>
                <w:rFonts w:cs="Times New Roman"/>
                <w:b/>
                <w:bCs/>
                <w:color w:val="000000"/>
                <w:szCs w:val="22"/>
              </w:rPr>
              <w:t>1,402,21</w:t>
            </w:r>
            <w:r>
              <w:rPr>
                <w:rFonts w:cs="Times New Roman"/>
                <w:b/>
                <w:bCs/>
                <w:color w:val="000000"/>
                <w:szCs w:val="22"/>
              </w:rPr>
              <w:t>7</w:t>
            </w:r>
          </w:p>
        </w:tc>
        <w:tc>
          <w:tcPr>
            <w:tcW w:w="236" w:type="dxa"/>
            <w:vAlign w:val="bottom"/>
          </w:tcPr>
          <w:p w14:paraId="2B177A3D" w14:textId="77777777" w:rsidR="00E5423B" w:rsidRPr="00CA1CB8" w:rsidRDefault="00E5423B" w:rsidP="00E5423B">
            <w:pPr>
              <w:tabs>
                <w:tab w:val="decimal" w:pos="855"/>
                <w:tab w:val="decimal" w:pos="1062"/>
              </w:tabs>
              <w:spacing w:line="240" w:lineRule="atLeast"/>
              <w:ind w:left="-117" w:right="-108"/>
              <w:rPr>
                <w:rFonts w:cs="Times New Roman"/>
                <w:b/>
                <w:bCs/>
                <w:color w:val="000000"/>
                <w:szCs w:val="22"/>
              </w:rPr>
            </w:pPr>
          </w:p>
        </w:tc>
        <w:tc>
          <w:tcPr>
            <w:tcW w:w="1231" w:type="dxa"/>
            <w:gridSpan w:val="2"/>
            <w:tcBorders>
              <w:top w:val="single" w:sz="4" w:space="0" w:color="auto"/>
              <w:bottom w:val="double" w:sz="4" w:space="0" w:color="auto"/>
            </w:tcBorders>
          </w:tcPr>
          <w:p w14:paraId="3EB94822" w14:textId="50B69F5D" w:rsidR="00E5423B" w:rsidRPr="005219B7" w:rsidRDefault="00E5423B" w:rsidP="00E5423B">
            <w:pPr>
              <w:tabs>
                <w:tab w:val="decimal" w:pos="985"/>
              </w:tabs>
              <w:spacing w:line="240" w:lineRule="atLeast"/>
              <w:ind w:right="-108"/>
              <w:rPr>
                <w:rFonts w:cs="Times New Roman"/>
                <w:b/>
                <w:bCs/>
                <w:color w:val="000000"/>
                <w:szCs w:val="22"/>
              </w:rPr>
            </w:pPr>
            <w:r>
              <w:rPr>
                <w:b/>
                <w:bCs/>
                <w:color w:val="000000"/>
              </w:rPr>
              <w:t>1,939,112</w:t>
            </w:r>
          </w:p>
        </w:tc>
        <w:tc>
          <w:tcPr>
            <w:tcW w:w="270" w:type="dxa"/>
            <w:vAlign w:val="bottom"/>
          </w:tcPr>
          <w:p w14:paraId="65110F40" w14:textId="77777777" w:rsidR="00E5423B" w:rsidRPr="00CA1CB8" w:rsidRDefault="00E5423B" w:rsidP="00E5423B">
            <w:pPr>
              <w:tabs>
                <w:tab w:val="decimal" w:pos="1008"/>
              </w:tabs>
              <w:spacing w:line="240" w:lineRule="atLeast"/>
              <w:ind w:left="-117" w:right="-108"/>
              <w:rPr>
                <w:rFonts w:cs="Times New Roman"/>
                <w:b/>
                <w:bCs/>
                <w:color w:val="000000"/>
                <w:szCs w:val="22"/>
              </w:rPr>
            </w:pPr>
          </w:p>
        </w:tc>
        <w:tc>
          <w:tcPr>
            <w:tcW w:w="1269" w:type="dxa"/>
            <w:tcBorders>
              <w:top w:val="single" w:sz="4" w:space="0" w:color="auto"/>
              <w:bottom w:val="double" w:sz="4" w:space="0" w:color="auto"/>
            </w:tcBorders>
          </w:tcPr>
          <w:p w14:paraId="5A82EE5A" w14:textId="7FA9DE1B" w:rsidR="00E5423B" w:rsidRPr="00CA1CB8" w:rsidRDefault="00E5423B" w:rsidP="00E5423B">
            <w:pPr>
              <w:tabs>
                <w:tab w:val="decimal" w:pos="1058"/>
              </w:tabs>
              <w:spacing w:line="240" w:lineRule="atLeast"/>
              <w:ind w:right="-108"/>
              <w:rPr>
                <w:rFonts w:cs="Times New Roman"/>
                <w:b/>
                <w:bCs/>
                <w:color w:val="000000"/>
                <w:szCs w:val="22"/>
              </w:rPr>
            </w:pPr>
            <w:r w:rsidRPr="00D2780C">
              <w:rPr>
                <w:rFonts w:cs="Times New Roman"/>
                <w:b/>
                <w:bCs/>
                <w:color w:val="000000"/>
                <w:szCs w:val="22"/>
              </w:rPr>
              <w:t>1,411,331</w:t>
            </w:r>
          </w:p>
        </w:tc>
      </w:tr>
    </w:tbl>
    <w:p w14:paraId="4F2D18C2" w14:textId="77777777" w:rsidR="000F0AE9" w:rsidRPr="00EC65EE" w:rsidRDefault="000F0AE9">
      <w:pPr>
        <w:rPr>
          <w:rFonts w:cs="Times New Roman"/>
          <w:szCs w:val="22"/>
        </w:rPr>
      </w:pPr>
    </w:p>
    <w:p w14:paraId="29B3E026" w14:textId="18797CFA" w:rsidR="00FF2200" w:rsidRPr="0012708E" w:rsidRDefault="0015495F" w:rsidP="00A75EAC">
      <w:pPr>
        <w:spacing w:line="240" w:lineRule="exact"/>
        <w:ind w:left="540" w:hanging="540"/>
        <w:rPr>
          <w:rFonts w:cs="Times New Roman"/>
          <w:b/>
          <w:bCs/>
          <w:sz w:val="24"/>
          <w:szCs w:val="24"/>
        </w:rPr>
      </w:pPr>
      <w:r>
        <w:rPr>
          <w:rFonts w:cs="Times New Roman"/>
          <w:b/>
          <w:bCs/>
          <w:sz w:val="24"/>
          <w:szCs w:val="24"/>
        </w:rPr>
        <w:t>19</w:t>
      </w:r>
      <w:r w:rsidR="008850A7" w:rsidRPr="0012708E">
        <w:rPr>
          <w:rFonts w:cs="Times New Roman"/>
          <w:b/>
          <w:bCs/>
          <w:sz w:val="24"/>
          <w:szCs w:val="24"/>
        </w:rPr>
        <w:t xml:space="preserve"> </w:t>
      </w:r>
      <w:r w:rsidR="000A686E" w:rsidRPr="0012708E">
        <w:rPr>
          <w:rFonts w:cs="Times New Roman"/>
          <w:b/>
          <w:bCs/>
          <w:sz w:val="24"/>
          <w:szCs w:val="24"/>
        </w:rPr>
        <w:tab/>
      </w:r>
      <w:r w:rsidR="2D5542D1" w:rsidRPr="0012708E">
        <w:rPr>
          <w:rFonts w:cs="Times New Roman"/>
          <w:b/>
          <w:bCs/>
          <w:sz w:val="24"/>
          <w:szCs w:val="24"/>
        </w:rPr>
        <w:t>Deposits</w:t>
      </w:r>
    </w:p>
    <w:p w14:paraId="74AAC9D9" w14:textId="77777777" w:rsidR="00FF2200" w:rsidRPr="00EC65EE" w:rsidRDefault="00FF2200" w:rsidP="00A75EAC">
      <w:pPr>
        <w:tabs>
          <w:tab w:val="left" w:pos="540"/>
          <w:tab w:val="left" w:pos="1080"/>
        </w:tabs>
        <w:spacing w:line="240" w:lineRule="exact"/>
        <w:ind w:right="389"/>
        <w:jc w:val="thaiDistribute"/>
        <w:rPr>
          <w:rFonts w:cs="Times New Roman"/>
          <w:sz w:val="20"/>
          <w:lang w:bidi="th-TH"/>
        </w:rPr>
      </w:pPr>
    </w:p>
    <w:p w14:paraId="570E84F0" w14:textId="3925CDF9" w:rsidR="00FF2200" w:rsidRPr="0093239C" w:rsidRDefault="0015495F" w:rsidP="00A75EAC">
      <w:pPr>
        <w:spacing w:line="240" w:lineRule="exact"/>
        <w:ind w:right="1"/>
        <w:jc w:val="thaiDistribute"/>
        <w:rPr>
          <w:rFonts w:cstheme="minorBidi"/>
          <w:b/>
          <w:bCs/>
          <w:snapToGrid w:val="0"/>
          <w:cs/>
          <w:lang w:eastAsia="th-TH" w:bidi="th-TH"/>
        </w:rPr>
      </w:pPr>
      <w:r>
        <w:rPr>
          <w:rFonts w:cs="Times New Roman"/>
          <w:b/>
          <w:bCs/>
          <w:snapToGrid w:val="0"/>
          <w:lang w:eastAsia="th-TH" w:bidi="th-TH"/>
        </w:rPr>
        <w:t>19</w:t>
      </w:r>
      <w:r w:rsidR="2D5542D1" w:rsidRPr="0012708E">
        <w:rPr>
          <w:rFonts w:cs="Times New Roman"/>
          <w:b/>
          <w:bCs/>
          <w:snapToGrid w:val="0"/>
          <w:lang w:eastAsia="th-TH" w:bidi="th-TH"/>
        </w:rPr>
        <w:t>.1</w:t>
      </w:r>
      <w:r w:rsidR="00FF2200" w:rsidRPr="0012708E">
        <w:rPr>
          <w:rFonts w:cs="Times New Roman"/>
          <w:b/>
          <w:bCs/>
          <w:szCs w:val="22"/>
          <w:rtl/>
        </w:rPr>
        <w:tab/>
      </w:r>
      <w:r w:rsidR="2D5542D1" w:rsidRPr="0012708E">
        <w:rPr>
          <w:rFonts w:cs="Times New Roman"/>
          <w:b/>
          <w:bCs/>
          <w:snapToGrid w:val="0"/>
          <w:lang w:eastAsia="th-TH" w:bidi="th-TH"/>
        </w:rPr>
        <w:t>Classified by type of deposits</w:t>
      </w:r>
    </w:p>
    <w:p w14:paraId="7F62D922" w14:textId="77777777" w:rsidR="004F5214" w:rsidRPr="00AB5DFA" w:rsidRDefault="004F5214" w:rsidP="004F5214">
      <w:pPr>
        <w:spacing w:line="240" w:lineRule="exact"/>
        <w:ind w:right="389"/>
        <w:jc w:val="thaiDistribute"/>
        <w:rPr>
          <w:rFonts w:cs="Times New Roman"/>
          <w:i/>
          <w:iCs/>
          <w:snapToGrid w:val="0"/>
          <w:szCs w:val="22"/>
          <w:cs/>
          <w:lang w:eastAsia="th-TH" w:bidi="th-TH"/>
        </w:rPr>
      </w:pPr>
    </w:p>
    <w:tbl>
      <w:tblPr>
        <w:tblW w:w="9282" w:type="dxa"/>
        <w:tblInd w:w="450" w:type="dxa"/>
        <w:tblLayout w:type="fixed"/>
        <w:tblLook w:val="01E0" w:firstRow="1" w:lastRow="1" w:firstColumn="1" w:lastColumn="1" w:noHBand="0" w:noVBand="0"/>
      </w:tblPr>
      <w:tblGrid>
        <w:gridCol w:w="3236"/>
        <w:gridCol w:w="1321"/>
        <w:gridCol w:w="236"/>
        <w:gridCol w:w="1323"/>
        <w:gridCol w:w="236"/>
        <w:gridCol w:w="6"/>
        <w:gridCol w:w="1379"/>
        <w:gridCol w:w="236"/>
        <w:gridCol w:w="34"/>
        <w:gridCol w:w="1261"/>
        <w:gridCol w:w="14"/>
      </w:tblGrid>
      <w:tr w:rsidR="004F5214" w:rsidRPr="00AB5DFA" w14:paraId="03CDBBA3" w14:textId="77777777" w:rsidTr="00E357DD">
        <w:trPr>
          <w:gridAfter w:val="1"/>
          <w:wAfter w:w="14" w:type="dxa"/>
        </w:trPr>
        <w:tc>
          <w:tcPr>
            <w:tcW w:w="3238" w:type="dxa"/>
          </w:tcPr>
          <w:p w14:paraId="0E30DA3A" w14:textId="77777777" w:rsidR="004F5214" w:rsidRPr="00E357DD" w:rsidRDefault="004F5214">
            <w:pPr>
              <w:spacing w:line="240" w:lineRule="atLeast"/>
              <w:ind w:right="-79"/>
              <w:rPr>
                <w:rFonts w:cs="Times New Roman"/>
                <w:color w:val="000000"/>
                <w:szCs w:val="22"/>
                <w:lang w:bidi="th-TH"/>
              </w:rPr>
            </w:pPr>
          </w:p>
        </w:tc>
        <w:tc>
          <w:tcPr>
            <w:tcW w:w="2881" w:type="dxa"/>
            <w:gridSpan w:val="3"/>
          </w:tcPr>
          <w:p w14:paraId="033093B4" w14:textId="77777777" w:rsidR="004F5214" w:rsidRPr="00E357DD" w:rsidRDefault="004F5214">
            <w:pPr>
              <w:spacing w:line="240" w:lineRule="atLeast"/>
              <w:ind w:left="-155" w:right="-108"/>
              <w:jc w:val="center"/>
              <w:rPr>
                <w:rFonts w:cs="Times New Roman"/>
                <w:b/>
                <w:bCs/>
                <w:color w:val="000000"/>
                <w:szCs w:val="22"/>
              </w:rPr>
            </w:pPr>
            <w:r w:rsidRPr="00E357DD">
              <w:rPr>
                <w:rFonts w:cs="Times New Roman"/>
                <w:b/>
                <w:bCs/>
                <w:color w:val="000000"/>
                <w:szCs w:val="22"/>
              </w:rPr>
              <w:t>Consolidated</w:t>
            </w:r>
          </w:p>
        </w:tc>
        <w:tc>
          <w:tcPr>
            <w:tcW w:w="242" w:type="dxa"/>
            <w:gridSpan w:val="2"/>
            <w:vAlign w:val="bottom"/>
          </w:tcPr>
          <w:p w14:paraId="799F0F71" w14:textId="77777777" w:rsidR="004F5214" w:rsidRPr="00E357DD" w:rsidRDefault="004F5214">
            <w:pPr>
              <w:spacing w:line="240" w:lineRule="atLeast"/>
              <w:ind w:left="-155" w:right="-288"/>
              <w:jc w:val="center"/>
              <w:rPr>
                <w:rFonts w:cs="Times New Roman"/>
                <w:b/>
                <w:bCs/>
                <w:color w:val="000000"/>
                <w:szCs w:val="22"/>
              </w:rPr>
            </w:pPr>
          </w:p>
        </w:tc>
        <w:tc>
          <w:tcPr>
            <w:tcW w:w="2907" w:type="dxa"/>
            <w:gridSpan w:val="4"/>
            <w:vAlign w:val="bottom"/>
          </w:tcPr>
          <w:p w14:paraId="662064F3" w14:textId="77777777" w:rsidR="004F5214" w:rsidRPr="00E357DD" w:rsidRDefault="004F5214">
            <w:pPr>
              <w:spacing w:line="240" w:lineRule="atLeast"/>
              <w:ind w:left="-155" w:right="-288"/>
              <w:jc w:val="center"/>
              <w:rPr>
                <w:rFonts w:cs="Times New Roman"/>
                <w:b/>
                <w:bCs/>
                <w:color w:val="000000"/>
                <w:szCs w:val="22"/>
              </w:rPr>
            </w:pPr>
            <w:r w:rsidRPr="00E357DD">
              <w:rPr>
                <w:rFonts w:cs="Times New Roman"/>
                <w:b/>
                <w:bCs/>
                <w:color w:val="000000"/>
                <w:szCs w:val="22"/>
              </w:rPr>
              <w:t xml:space="preserve">The Bank </w:t>
            </w:r>
          </w:p>
        </w:tc>
      </w:tr>
      <w:tr w:rsidR="00E357DD" w:rsidRPr="00AB5DFA" w14:paraId="63BC676D" w14:textId="77777777" w:rsidTr="00E357DD">
        <w:trPr>
          <w:gridAfter w:val="1"/>
          <w:wAfter w:w="11" w:type="dxa"/>
        </w:trPr>
        <w:tc>
          <w:tcPr>
            <w:tcW w:w="3238" w:type="dxa"/>
          </w:tcPr>
          <w:p w14:paraId="2078B63D" w14:textId="77777777" w:rsidR="00E357DD" w:rsidRPr="00E357DD" w:rsidRDefault="00E357DD" w:rsidP="00E357DD">
            <w:pPr>
              <w:spacing w:line="240" w:lineRule="atLeast"/>
              <w:ind w:right="-79"/>
              <w:rPr>
                <w:rFonts w:cs="Times New Roman"/>
                <w:color w:val="000000"/>
                <w:szCs w:val="22"/>
                <w:lang w:bidi="th-TH"/>
              </w:rPr>
            </w:pPr>
          </w:p>
        </w:tc>
        <w:tc>
          <w:tcPr>
            <w:tcW w:w="1322" w:type="dxa"/>
            <w:vAlign w:val="bottom"/>
          </w:tcPr>
          <w:p w14:paraId="51F41122" w14:textId="656E7659" w:rsidR="00E357DD" w:rsidRPr="00E357DD" w:rsidRDefault="00E357DD" w:rsidP="00E357DD">
            <w:pPr>
              <w:spacing w:line="240" w:lineRule="atLeast"/>
              <w:ind w:left="-108" w:right="-108"/>
              <w:jc w:val="center"/>
              <w:rPr>
                <w:rFonts w:cs="Times New Roman"/>
                <w:szCs w:val="22"/>
              </w:rPr>
            </w:pPr>
            <w:r w:rsidRPr="00E357DD">
              <w:rPr>
                <w:rFonts w:cs="Times New Roman"/>
                <w:szCs w:val="22"/>
              </w:rPr>
              <w:t xml:space="preserve">30 June </w:t>
            </w:r>
          </w:p>
        </w:tc>
        <w:tc>
          <w:tcPr>
            <w:tcW w:w="236" w:type="dxa"/>
            <w:vAlign w:val="bottom"/>
          </w:tcPr>
          <w:p w14:paraId="1B42306D" w14:textId="77777777" w:rsidR="00E357DD" w:rsidRPr="00E357DD" w:rsidRDefault="00E357DD" w:rsidP="00E357DD">
            <w:pPr>
              <w:spacing w:line="240" w:lineRule="atLeast"/>
              <w:ind w:left="-108" w:right="-108"/>
              <w:jc w:val="center"/>
              <w:rPr>
                <w:rFonts w:cs="Times New Roman"/>
                <w:szCs w:val="22"/>
              </w:rPr>
            </w:pPr>
          </w:p>
        </w:tc>
        <w:tc>
          <w:tcPr>
            <w:tcW w:w="1323" w:type="dxa"/>
            <w:vAlign w:val="bottom"/>
          </w:tcPr>
          <w:p w14:paraId="55488EBA" w14:textId="59BF2998" w:rsidR="00E357DD" w:rsidRPr="00E357DD" w:rsidRDefault="00E357DD" w:rsidP="00E357DD">
            <w:pPr>
              <w:spacing w:line="240" w:lineRule="atLeast"/>
              <w:ind w:left="-108" w:right="-108"/>
              <w:jc w:val="center"/>
              <w:rPr>
                <w:rFonts w:cs="Times New Roman"/>
                <w:szCs w:val="22"/>
              </w:rPr>
            </w:pPr>
            <w:r w:rsidRPr="00E357DD">
              <w:rPr>
                <w:rFonts w:cs="Times New Roman"/>
                <w:szCs w:val="22"/>
              </w:rPr>
              <w:t>31 December</w:t>
            </w:r>
          </w:p>
        </w:tc>
        <w:tc>
          <w:tcPr>
            <w:tcW w:w="242" w:type="dxa"/>
            <w:gridSpan w:val="2"/>
            <w:vAlign w:val="bottom"/>
          </w:tcPr>
          <w:p w14:paraId="5B985A33" w14:textId="77777777" w:rsidR="00E357DD" w:rsidRPr="00E357DD" w:rsidRDefault="00E357DD" w:rsidP="00E357DD">
            <w:pPr>
              <w:spacing w:line="240" w:lineRule="atLeast"/>
              <w:ind w:left="-117" w:right="-288"/>
              <w:jc w:val="center"/>
              <w:rPr>
                <w:rFonts w:cs="Times New Roman"/>
                <w:snapToGrid w:val="0"/>
                <w:szCs w:val="22"/>
                <w:lang w:eastAsia="th-TH" w:bidi="th-TH"/>
              </w:rPr>
            </w:pPr>
          </w:p>
        </w:tc>
        <w:tc>
          <w:tcPr>
            <w:tcW w:w="1379" w:type="dxa"/>
            <w:vAlign w:val="bottom"/>
          </w:tcPr>
          <w:p w14:paraId="7EC92E31" w14:textId="15AB9053" w:rsidR="00E357DD" w:rsidRPr="00E357DD" w:rsidRDefault="00E357DD" w:rsidP="00E357DD">
            <w:pPr>
              <w:spacing w:line="240" w:lineRule="atLeast"/>
              <w:ind w:left="-108" w:right="-108"/>
              <w:jc w:val="center"/>
              <w:rPr>
                <w:rFonts w:cs="Times New Roman"/>
                <w:szCs w:val="22"/>
              </w:rPr>
            </w:pPr>
            <w:r w:rsidRPr="00E357DD">
              <w:rPr>
                <w:rFonts w:cs="Times New Roman"/>
                <w:szCs w:val="22"/>
              </w:rPr>
              <w:t xml:space="preserve">30 June </w:t>
            </w:r>
          </w:p>
        </w:tc>
        <w:tc>
          <w:tcPr>
            <w:tcW w:w="236" w:type="dxa"/>
            <w:vAlign w:val="bottom"/>
          </w:tcPr>
          <w:p w14:paraId="06FDFB93" w14:textId="77777777" w:rsidR="00E357DD" w:rsidRPr="00E357DD" w:rsidRDefault="00E357DD" w:rsidP="00E357DD">
            <w:pPr>
              <w:spacing w:line="240" w:lineRule="atLeast"/>
              <w:ind w:left="-108" w:right="-108"/>
              <w:jc w:val="center"/>
              <w:rPr>
                <w:rFonts w:cs="Times New Roman"/>
                <w:szCs w:val="22"/>
              </w:rPr>
            </w:pPr>
          </w:p>
        </w:tc>
        <w:tc>
          <w:tcPr>
            <w:tcW w:w="1295" w:type="dxa"/>
            <w:gridSpan w:val="2"/>
            <w:vAlign w:val="bottom"/>
          </w:tcPr>
          <w:p w14:paraId="58A8EDEC" w14:textId="71CC8D67" w:rsidR="00E357DD" w:rsidRPr="00E357DD" w:rsidRDefault="00E357DD" w:rsidP="00E357DD">
            <w:pPr>
              <w:spacing w:line="240" w:lineRule="atLeast"/>
              <w:ind w:left="-108" w:right="-108"/>
              <w:jc w:val="center"/>
              <w:rPr>
                <w:rFonts w:cs="Times New Roman"/>
                <w:szCs w:val="22"/>
              </w:rPr>
            </w:pPr>
            <w:r w:rsidRPr="00E357DD">
              <w:rPr>
                <w:rFonts w:cs="Times New Roman"/>
                <w:szCs w:val="22"/>
              </w:rPr>
              <w:t>31 December</w:t>
            </w:r>
          </w:p>
        </w:tc>
      </w:tr>
      <w:tr w:rsidR="00E357DD" w:rsidRPr="00AB5DFA" w14:paraId="2918DB5D" w14:textId="77777777" w:rsidTr="00E357DD">
        <w:trPr>
          <w:gridAfter w:val="1"/>
          <w:wAfter w:w="11" w:type="dxa"/>
        </w:trPr>
        <w:tc>
          <w:tcPr>
            <w:tcW w:w="3238" w:type="dxa"/>
          </w:tcPr>
          <w:p w14:paraId="34A43909" w14:textId="77777777" w:rsidR="00E357DD" w:rsidRPr="00E357DD" w:rsidRDefault="00E357DD" w:rsidP="00E357DD">
            <w:pPr>
              <w:spacing w:line="240" w:lineRule="atLeast"/>
              <w:ind w:right="-79"/>
              <w:rPr>
                <w:rFonts w:cs="Times New Roman"/>
                <w:color w:val="000000"/>
                <w:szCs w:val="22"/>
                <w:lang w:bidi="th-TH"/>
              </w:rPr>
            </w:pPr>
          </w:p>
        </w:tc>
        <w:tc>
          <w:tcPr>
            <w:tcW w:w="1322" w:type="dxa"/>
            <w:vAlign w:val="bottom"/>
          </w:tcPr>
          <w:p w14:paraId="1B2CDA19" w14:textId="39767DD3" w:rsidR="00E357DD" w:rsidRPr="00E357DD" w:rsidRDefault="00E357DD" w:rsidP="00E357DD">
            <w:pPr>
              <w:spacing w:line="240" w:lineRule="atLeast"/>
              <w:ind w:left="-108" w:right="-108"/>
              <w:jc w:val="center"/>
              <w:rPr>
                <w:rFonts w:cs="Times New Roman"/>
                <w:szCs w:val="22"/>
                <w:lang w:val="en-US" w:bidi="th-TH"/>
              </w:rPr>
            </w:pPr>
            <w:r w:rsidRPr="00E357DD">
              <w:rPr>
                <w:rFonts w:cs="Times New Roman"/>
                <w:szCs w:val="22"/>
              </w:rPr>
              <w:t>2025</w:t>
            </w:r>
          </w:p>
        </w:tc>
        <w:tc>
          <w:tcPr>
            <w:tcW w:w="236" w:type="dxa"/>
            <w:vAlign w:val="bottom"/>
          </w:tcPr>
          <w:p w14:paraId="22B7C408" w14:textId="77777777" w:rsidR="00E357DD" w:rsidRPr="00E357DD" w:rsidRDefault="00E357DD" w:rsidP="00E357DD">
            <w:pPr>
              <w:spacing w:line="240" w:lineRule="atLeast"/>
              <w:ind w:left="-108" w:right="-108"/>
              <w:jc w:val="center"/>
              <w:rPr>
                <w:rFonts w:cs="Times New Roman"/>
                <w:szCs w:val="22"/>
              </w:rPr>
            </w:pPr>
          </w:p>
        </w:tc>
        <w:tc>
          <w:tcPr>
            <w:tcW w:w="1323" w:type="dxa"/>
            <w:vAlign w:val="bottom"/>
          </w:tcPr>
          <w:p w14:paraId="7EE81D4D" w14:textId="6C12B6DA" w:rsidR="00E357DD" w:rsidRPr="00E357DD" w:rsidRDefault="00E357DD" w:rsidP="00E357DD">
            <w:pPr>
              <w:spacing w:line="240" w:lineRule="atLeast"/>
              <w:ind w:left="-108" w:right="-108"/>
              <w:jc w:val="center"/>
              <w:rPr>
                <w:rFonts w:cs="Times New Roman"/>
                <w:szCs w:val="22"/>
              </w:rPr>
            </w:pPr>
            <w:r w:rsidRPr="00E357DD">
              <w:rPr>
                <w:rFonts w:cs="Times New Roman"/>
                <w:szCs w:val="22"/>
              </w:rPr>
              <w:t>2024</w:t>
            </w:r>
          </w:p>
        </w:tc>
        <w:tc>
          <w:tcPr>
            <w:tcW w:w="242" w:type="dxa"/>
            <w:gridSpan w:val="2"/>
            <w:vAlign w:val="bottom"/>
          </w:tcPr>
          <w:p w14:paraId="29B90E3B" w14:textId="77777777" w:rsidR="00E357DD" w:rsidRPr="00E357DD" w:rsidRDefault="00E357DD" w:rsidP="00E357DD">
            <w:pPr>
              <w:spacing w:line="240" w:lineRule="atLeast"/>
              <w:ind w:left="-117" w:right="-288"/>
              <w:jc w:val="center"/>
              <w:rPr>
                <w:rFonts w:cs="Times New Roman"/>
                <w:snapToGrid w:val="0"/>
                <w:szCs w:val="22"/>
                <w:lang w:eastAsia="th-TH" w:bidi="th-TH"/>
              </w:rPr>
            </w:pPr>
          </w:p>
        </w:tc>
        <w:tc>
          <w:tcPr>
            <w:tcW w:w="1379" w:type="dxa"/>
            <w:vAlign w:val="bottom"/>
          </w:tcPr>
          <w:p w14:paraId="3B63BFA1" w14:textId="368606D7" w:rsidR="00E357DD" w:rsidRPr="00E357DD" w:rsidRDefault="00E357DD" w:rsidP="00E357DD">
            <w:pPr>
              <w:spacing w:line="240" w:lineRule="atLeast"/>
              <w:ind w:left="-108" w:right="-108"/>
              <w:jc w:val="center"/>
              <w:rPr>
                <w:rFonts w:cs="Times New Roman"/>
                <w:szCs w:val="22"/>
                <w:lang w:val="en-US" w:bidi="th-TH"/>
              </w:rPr>
            </w:pPr>
            <w:r w:rsidRPr="00E357DD">
              <w:rPr>
                <w:rFonts w:cs="Times New Roman"/>
                <w:szCs w:val="22"/>
              </w:rPr>
              <w:t>2025</w:t>
            </w:r>
          </w:p>
        </w:tc>
        <w:tc>
          <w:tcPr>
            <w:tcW w:w="236" w:type="dxa"/>
            <w:vAlign w:val="bottom"/>
          </w:tcPr>
          <w:p w14:paraId="7CBB674A" w14:textId="77777777" w:rsidR="00E357DD" w:rsidRPr="00E357DD" w:rsidRDefault="00E357DD" w:rsidP="00E357DD">
            <w:pPr>
              <w:spacing w:line="240" w:lineRule="atLeast"/>
              <w:ind w:left="-108" w:right="-108"/>
              <w:jc w:val="center"/>
              <w:rPr>
                <w:rFonts w:cs="Times New Roman"/>
                <w:szCs w:val="22"/>
              </w:rPr>
            </w:pPr>
          </w:p>
        </w:tc>
        <w:tc>
          <w:tcPr>
            <w:tcW w:w="1295" w:type="dxa"/>
            <w:gridSpan w:val="2"/>
            <w:vAlign w:val="bottom"/>
          </w:tcPr>
          <w:p w14:paraId="3C767FFD" w14:textId="66269F70" w:rsidR="00E357DD" w:rsidRPr="00E357DD" w:rsidRDefault="00E357DD" w:rsidP="00E357DD">
            <w:pPr>
              <w:spacing w:line="240" w:lineRule="atLeast"/>
              <w:ind w:left="-108" w:right="-108"/>
              <w:jc w:val="center"/>
              <w:rPr>
                <w:rFonts w:cs="Times New Roman"/>
                <w:szCs w:val="22"/>
              </w:rPr>
            </w:pPr>
            <w:r w:rsidRPr="00E357DD">
              <w:rPr>
                <w:rFonts w:cs="Times New Roman"/>
                <w:szCs w:val="22"/>
              </w:rPr>
              <w:t>2024</w:t>
            </w:r>
          </w:p>
        </w:tc>
      </w:tr>
      <w:tr w:rsidR="00E357DD" w:rsidRPr="00AB5DFA" w14:paraId="52E01E87" w14:textId="77777777" w:rsidTr="00E357DD">
        <w:trPr>
          <w:gridAfter w:val="1"/>
          <w:wAfter w:w="14" w:type="dxa"/>
        </w:trPr>
        <w:tc>
          <w:tcPr>
            <w:tcW w:w="3238" w:type="dxa"/>
          </w:tcPr>
          <w:p w14:paraId="39A43915" w14:textId="77777777" w:rsidR="00E357DD" w:rsidRPr="00E357DD" w:rsidRDefault="00E357DD" w:rsidP="00E357DD">
            <w:pPr>
              <w:spacing w:line="240" w:lineRule="atLeast"/>
              <w:ind w:right="-79"/>
              <w:rPr>
                <w:rFonts w:cs="Times New Roman"/>
                <w:color w:val="000000"/>
                <w:szCs w:val="22"/>
                <w:lang w:bidi="th-TH"/>
              </w:rPr>
            </w:pPr>
          </w:p>
        </w:tc>
        <w:tc>
          <w:tcPr>
            <w:tcW w:w="6030" w:type="dxa"/>
            <w:gridSpan w:val="9"/>
          </w:tcPr>
          <w:p w14:paraId="6C2E9A3E" w14:textId="77777777" w:rsidR="00E357DD" w:rsidRPr="00E357DD" w:rsidRDefault="00E357DD" w:rsidP="00E357DD">
            <w:pPr>
              <w:spacing w:line="240" w:lineRule="atLeast"/>
              <w:ind w:left="-108" w:right="-108"/>
              <w:jc w:val="center"/>
              <w:rPr>
                <w:rFonts w:cs="Times New Roman"/>
                <w:szCs w:val="22"/>
              </w:rPr>
            </w:pPr>
            <w:r w:rsidRPr="00E357DD">
              <w:rPr>
                <w:rFonts w:cs="Times New Roman"/>
                <w:i/>
                <w:iCs/>
                <w:snapToGrid w:val="0"/>
                <w:szCs w:val="22"/>
                <w:lang w:eastAsia="th-TH" w:bidi="th-TH"/>
              </w:rPr>
              <w:t>(in thousand Baht)</w:t>
            </w:r>
          </w:p>
        </w:tc>
      </w:tr>
      <w:tr w:rsidR="00E357DD" w:rsidRPr="00AB5DFA" w14:paraId="3501D917" w14:textId="77777777" w:rsidTr="00E357DD">
        <w:tc>
          <w:tcPr>
            <w:tcW w:w="3238" w:type="dxa"/>
            <w:vAlign w:val="bottom"/>
          </w:tcPr>
          <w:p w14:paraId="1F9BD4DE" w14:textId="43E1694E" w:rsidR="00E357DD" w:rsidRPr="00E357DD" w:rsidRDefault="00E357DD" w:rsidP="00E357DD">
            <w:pPr>
              <w:spacing w:line="240" w:lineRule="atLeast"/>
              <w:ind w:left="16"/>
              <w:rPr>
                <w:rFonts w:cs="Times New Roman"/>
                <w:color w:val="000000"/>
                <w:szCs w:val="22"/>
              </w:rPr>
            </w:pPr>
            <w:r w:rsidRPr="00E357DD">
              <w:rPr>
                <w:rFonts w:cs="Times New Roman"/>
                <w:color w:val="000000"/>
                <w:szCs w:val="22"/>
              </w:rPr>
              <w:t>Current</w:t>
            </w:r>
          </w:p>
        </w:tc>
        <w:tc>
          <w:tcPr>
            <w:tcW w:w="1322" w:type="dxa"/>
          </w:tcPr>
          <w:p w14:paraId="384213E1" w14:textId="6F1D37E5" w:rsidR="00E357DD" w:rsidRPr="00E357DD" w:rsidRDefault="00A61EED" w:rsidP="00E357DD">
            <w:pPr>
              <w:tabs>
                <w:tab w:val="decimal" w:pos="1079"/>
              </w:tabs>
              <w:spacing w:line="240" w:lineRule="atLeast"/>
              <w:ind w:left="-117" w:right="-17"/>
              <w:rPr>
                <w:rFonts w:cs="Times New Roman"/>
                <w:snapToGrid w:val="0"/>
                <w:szCs w:val="22"/>
                <w:lang w:val="en-US" w:eastAsia="th-TH"/>
              </w:rPr>
            </w:pPr>
            <w:r w:rsidRPr="00A61EED">
              <w:rPr>
                <w:rFonts w:cs="Times New Roman"/>
                <w:snapToGrid w:val="0"/>
                <w:szCs w:val="22"/>
                <w:lang w:val="en-US" w:eastAsia="th-TH"/>
              </w:rPr>
              <w:t>108,240</w:t>
            </w:r>
          </w:p>
        </w:tc>
        <w:tc>
          <w:tcPr>
            <w:tcW w:w="236" w:type="dxa"/>
          </w:tcPr>
          <w:p w14:paraId="5A01604D" w14:textId="77777777" w:rsidR="00E357DD" w:rsidRPr="00E357DD" w:rsidRDefault="00E357DD" w:rsidP="00E357DD">
            <w:pPr>
              <w:tabs>
                <w:tab w:val="decimal" w:pos="1079"/>
              </w:tabs>
              <w:spacing w:line="240" w:lineRule="atLeast"/>
              <w:ind w:left="-117" w:right="-17"/>
              <w:rPr>
                <w:rFonts w:cs="Times New Roman"/>
                <w:snapToGrid w:val="0"/>
                <w:szCs w:val="22"/>
                <w:lang w:eastAsia="th-TH"/>
              </w:rPr>
            </w:pPr>
          </w:p>
        </w:tc>
        <w:tc>
          <w:tcPr>
            <w:tcW w:w="1323" w:type="dxa"/>
          </w:tcPr>
          <w:p w14:paraId="01D84158" w14:textId="3AC8059E" w:rsidR="00E357DD" w:rsidRPr="00E357DD" w:rsidRDefault="00E357DD" w:rsidP="00E357DD">
            <w:pPr>
              <w:tabs>
                <w:tab w:val="decimal" w:pos="1079"/>
              </w:tabs>
              <w:spacing w:line="240" w:lineRule="atLeast"/>
              <w:ind w:left="-117" w:right="-17"/>
              <w:rPr>
                <w:rFonts w:cs="Times New Roman"/>
                <w:snapToGrid w:val="0"/>
                <w:szCs w:val="22"/>
                <w:lang w:eastAsia="th-TH"/>
              </w:rPr>
            </w:pPr>
            <w:r w:rsidRPr="00E357DD">
              <w:rPr>
                <w:rFonts w:cs="Times New Roman"/>
                <w:snapToGrid w:val="0"/>
                <w:szCs w:val="22"/>
                <w:lang w:val="en-US" w:eastAsia="th-TH"/>
              </w:rPr>
              <w:t>113,986</w:t>
            </w:r>
          </w:p>
        </w:tc>
        <w:tc>
          <w:tcPr>
            <w:tcW w:w="236" w:type="dxa"/>
            <w:vAlign w:val="bottom"/>
          </w:tcPr>
          <w:p w14:paraId="604F7880" w14:textId="77777777" w:rsidR="00E357DD" w:rsidRPr="00E357DD" w:rsidRDefault="00E357DD" w:rsidP="00E357DD">
            <w:pPr>
              <w:tabs>
                <w:tab w:val="decimal" w:pos="961"/>
                <w:tab w:val="decimal" w:pos="1079"/>
              </w:tabs>
              <w:spacing w:line="240" w:lineRule="atLeast"/>
              <w:ind w:left="-117" w:right="-17"/>
              <w:rPr>
                <w:rFonts w:cs="Times New Roman"/>
                <w:snapToGrid w:val="0"/>
                <w:szCs w:val="22"/>
                <w:lang w:eastAsia="th-TH"/>
              </w:rPr>
            </w:pPr>
          </w:p>
        </w:tc>
        <w:tc>
          <w:tcPr>
            <w:tcW w:w="1385" w:type="dxa"/>
            <w:gridSpan w:val="2"/>
          </w:tcPr>
          <w:p w14:paraId="63CEB4CC" w14:textId="1D0CA170" w:rsidR="00E357DD" w:rsidRPr="00AA6956" w:rsidRDefault="00A61EED" w:rsidP="00E357DD">
            <w:pPr>
              <w:tabs>
                <w:tab w:val="decimal" w:pos="1079"/>
              </w:tabs>
              <w:spacing w:line="240" w:lineRule="atLeast"/>
              <w:ind w:right="-800"/>
              <w:rPr>
                <w:rFonts w:cstheme="minorBidi"/>
                <w:color w:val="000000"/>
                <w:szCs w:val="28"/>
                <w:lang w:bidi="th-TH"/>
              </w:rPr>
            </w:pPr>
            <w:r w:rsidRPr="00A61EED">
              <w:rPr>
                <w:rFonts w:cstheme="minorBidi"/>
                <w:color w:val="000000"/>
                <w:szCs w:val="28"/>
                <w:lang w:bidi="th-TH"/>
              </w:rPr>
              <w:t>177,796</w:t>
            </w:r>
          </w:p>
        </w:tc>
        <w:tc>
          <w:tcPr>
            <w:tcW w:w="270" w:type="dxa"/>
            <w:gridSpan w:val="2"/>
          </w:tcPr>
          <w:p w14:paraId="0BFACEFA" w14:textId="77777777" w:rsidR="00E357DD" w:rsidRPr="00E357DD" w:rsidRDefault="00E357DD" w:rsidP="00E357DD">
            <w:pPr>
              <w:spacing w:line="240" w:lineRule="atLeast"/>
              <w:ind w:left="-117" w:right="-108"/>
              <w:jc w:val="right"/>
              <w:rPr>
                <w:rFonts w:cs="Times New Roman"/>
                <w:snapToGrid w:val="0"/>
                <w:szCs w:val="22"/>
                <w:lang w:eastAsia="th-TH"/>
              </w:rPr>
            </w:pPr>
          </w:p>
        </w:tc>
        <w:tc>
          <w:tcPr>
            <w:tcW w:w="1272" w:type="dxa"/>
            <w:gridSpan w:val="2"/>
          </w:tcPr>
          <w:p w14:paraId="2FE310A2" w14:textId="4FB87C5B" w:rsidR="00E357DD" w:rsidRPr="00E357DD" w:rsidRDefault="00E357DD" w:rsidP="00E357DD">
            <w:pPr>
              <w:tabs>
                <w:tab w:val="decimal" w:pos="1079"/>
              </w:tabs>
              <w:spacing w:line="240" w:lineRule="atLeast"/>
              <w:ind w:left="-117" w:right="-17"/>
              <w:rPr>
                <w:rFonts w:cs="Times New Roman"/>
                <w:snapToGrid w:val="0"/>
                <w:szCs w:val="22"/>
                <w:lang w:eastAsia="th-TH"/>
              </w:rPr>
            </w:pPr>
            <w:r w:rsidRPr="00E357DD">
              <w:rPr>
                <w:rFonts w:cs="Times New Roman"/>
                <w:color w:val="000000"/>
                <w:szCs w:val="22"/>
              </w:rPr>
              <w:t>200,997</w:t>
            </w:r>
          </w:p>
        </w:tc>
      </w:tr>
      <w:tr w:rsidR="00E357DD" w:rsidRPr="00AB5DFA" w14:paraId="2D8FE82B" w14:textId="77777777" w:rsidTr="00E357DD">
        <w:tc>
          <w:tcPr>
            <w:tcW w:w="3238" w:type="dxa"/>
            <w:vAlign w:val="bottom"/>
          </w:tcPr>
          <w:p w14:paraId="075B8527" w14:textId="6AD987DB" w:rsidR="00E357DD" w:rsidRPr="00E357DD" w:rsidRDefault="00E357DD" w:rsidP="00E357DD">
            <w:pPr>
              <w:spacing w:line="240" w:lineRule="atLeast"/>
              <w:ind w:left="16"/>
              <w:rPr>
                <w:rFonts w:cs="Times New Roman"/>
                <w:color w:val="000000"/>
                <w:szCs w:val="22"/>
              </w:rPr>
            </w:pPr>
            <w:r w:rsidRPr="00E357DD">
              <w:rPr>
                <w:rFonts w:cs="Times New Roman"/>
                <w:color w:val="000000"/>
                <w:szCs w:val="22"/>
              </w:rPr>
              <w:t>Savings</w:t>
            </w:r>
          </w:p>
        </w:tc>
        <w:tc>
          <w:tcPr>
            <w:tcW w:w="1322" w:type="dxa"/>
          </w:tcPr>
          <w:p w14:paraId="5D0FCEDB" w14:textId="26C751A2" w:rsidR="00E357DD" w:rsidRPr="00AA6956" w:rsidRDefault="00A61EED" w:rsidP="00E357DD">
            <w:pPr>
              <w:tabs>
                <w:tab w:val="decimal" w:pos="1079"/>
              </w:tabs>
              <w:spacing w:line="240" w:lineRule="atLeast"/>
              <w:ind w:left="-117" w:right="-17"/>
              <w:rPr>
                <w:rFonts w:cstheme="minorBidi"/>
                <w:snapToGrid w:val="0"/>
                <w:szCs w:val="28"/>
                <w:lang w:eastAsia="th-TH" w:bidi="th-TH"/>
              </w:rPr>
            </w:pPr>
            <w:r w:rsidRPr="00A61EED">
              <w:rPr>
                <w:rFonts w:cstheme="minorBidi"/>
                <w:snapToGrid w:val="0"/>
                <w:szCs w:val="28"/>
                <w:lang w:eastAsia="th-TH" w:bidi="th-TH"/>
              </w:rPr>
              <w:t>40,889,95</w:t>
            </w:r>
            <w:r w:rsidR="00A23C02">
              <w:rPr>
                <w:rFonts w:cstheme="minorBidi"/>
                <w:snapToGrid w:val="0"/>
                <w:szCs w:val="28"/>
                <w:lang w:eastAsia="th-TH" w:bidi="th-TH"/>
              </w:rPr>
              <w:t>0</w:t>
            </w:r>
          </w:p>
        </w:tc>
        <w:tc>
          <w:tcPr>
            <w:tcW w:w="236" w:type="dxa"/>
          </w:tcPr>
          <w:p w14:paraId="427F8F69" w14:textId="77777777" w:rsidR="00E357DD" w:rsidRPr="00E357DD" w:rsidRDefault="00E357DD" w:rsidP="00E357DD">
            <w:pPr>
              <w:tabs>
                <w:tab w:val="decimal" w:pos="1079"/>
              </w:tabs>
              <w:spacing w:line="240" w:lineRule="atLeast"/>
              <w:ind w:left="-117" w:right="-17"/>
              <w:rPr>
                <w:rFonts w:cs="Times New Roman"/>
                <w:snapToGrid w:val="0"/>
                <w:szCs w:val="22"/>
                <w:lang w:eastAsia="th-TH"/>
              </w:rPr>
            </w:pPr>
          </w:p>
        </w:tc>
        <w:tc>
          <w:tcPr>
            <w:tcW w:w="1323" w:type="dxa"/>
          </w:tcPr>
          <w:p w14:paraId="32AD7F8B" w14:textId="6FFCBB05" w:rsidR="00E357DD" w:rsidRPr="00E357DD" w:rsidRDefault="00E357DD" w:rsidP="00E357DD">
            <w:pPr>
              <w:tabs>
                <w:tab w:val="decimal" w:pos="1079"/>
              </w:tabs>
              <w:spacing w:line="240" w:lineRule="atLeast"/>
              <w:ind w:left="-117" w:right="-17"/>
              <w:rPr>
                <w:rFonts w:cs="Times New Roman"/>
                <w:szCs w:val="22"/>
              </w:rPr>
            </w:pPr>
            <w:r w:rsidRPr="00E357DD">
              <w:rPr>
                <w:rFonts w:cs="Times New Roman"/>
                <w:snapToGrid w:val="0"/>
                <w:szCs w:val="22"/>
                <w:lang w:eastAsia="th-TH"/>
              </w:rPr>
              <w:t>36,368,281</w:t>
            </w:r>
          </w:p>
        </w:tc>
        <w:tc>
          <w:tcPr>
            <w:tcW w:w="236" w:type="dxa"/>
            <w:vAlign w:val="bottom"/>
          </w:tcPr>
          <w:p w14:paraId="4502CD84" w14:textId="77777777" w:rsidR="00E357DD" w:rsidRPr="00E357DD" w:rsidRDefault="00E357DD" w:rsidP="00E357DD">
            <w:pPr>
              <w:tabs>
                <w:tab w:val="decimal" w:pos="961"/>
                <w:tab w:val="decimal" w:pos="1079"/>
              </w:tabs>
              <w:spacing w:line="240" w:lineRule="atLeast"/>
              <w:ind w:left="-117" w:right="-17"/>
              <w:rPr>
                <w:rFonts w:cs="Times New Roman"/>
                <w:snapToGrid w:val="0"/>
                <w:szCs w:val="22"/>
                <w:lang w:eastAsia="th-TH"/>
              </w:rPr>
            </w:pPr>
          </w:p>
        </w:tc>
        <w:tc>
          <w:tcPr>
            <w:tcW w:w="1385" w:type="dxa"/>
            <w:gridSpan w:val="2"/>
          </w:tcPr>
          <w:p w14:paraId="17930883" w14:textId="6901F7E0" w:rsidR="00E357DD" w:rsidRPr="00AA6956" w:rsidRDefault="00A61EED" w:rsidP="00E357DD">
            <w:pPr>
              <w:tabs>
                <w:tab w:val="decimal" w:pos="1079"/>
              </w:tabs>
              <w:spacing w:line="240" w:lineRule="atLeast"/>
              <w:ind w:right="-800"/>
              <w:rPr>
                <w:rFonts w:cstheme="minorBidi"/>
                <w:color w:val="000000"/>
                <w:szCs w:val="28"/>
                <w:lang w:bidi="th-TH"/>
              </w:rPr>
            </w:pPr>
            <w:r w:rsidRPr="00A61EED">
              <w:rPr>
                <w:rFonts w:cstheme="minorBidi"/>
                <w:color w:val="000000"/>
                <w:szCs w:val="28"/>
                <w:lang w:bidi="th-TH"/>
              </w:rPr>
              <w:t>41,012,678</w:t>
            </w:r>
          </w:p>
        </w:tc>
        <w:tc>
          <w:tcPr>
            <w:tcW w:w="270" w:type="dxa"/>
            <w:gridSpan w:val="2"/>
          </w:tcPr>
          <w:p w14:paraId="7EBA4EF8" w14:textId="77777777" w:rsidR="00E357DD" w:rsidRPr="00E357DD" w:rsidRDefault="00E357DD" w:rsidP="00E357DD">
            <w:pPr>
              <w:spacing w:line="240" w:lineRule="atLeast"/>
              <w:ind w:left="-117" w:right="-108"/>
              <w:jc w:val="right"/>
              <w:rPr>
                <w:rFonts w:cs="Times New Roman"/>
                <w:snapToGrid w:val="0"/>
                <w:szCs w:val="22"/>
                <w:lang w:eastAsia="th-TH"/>
              </w:rPr>
            </w:pPr>
          </w:p>
        </w:tc>
        <w:tc>
          <w:tcPr>
            <w:tcW w:w="1272" w:type="dxa"/>
            <w:gridSpan w:val="2"/>
          </w:tcPr>
          <w:p w14:paraId="4C7487F0" w14:textId="333C7E7A" w:rsidR="00E357DD" w:rsidRPr="00E357DD" w:rsidRDefault="00E357DD" w:rsidP="00E357DD">
            <w:pPr>
              <w:tabs>
                <w:tab w:val="decimal" w:pos="1079"/>
              </w:tabs>
              <w:spacing w:line="240" w:lineRule="atLeast"/>
              <w:ind w:left="-117" w:right="-17"/>
              <w:rPr>
                <w:rFonts w:cs="Times New Roman"/>
                <w:szCs w:val="22"/>
              </w:rPr>
            </w:pPr>
            <w:r w:rsidRPr="00E357DD">
              <w:rPr>
                <w:rFonts w:cs="Times New Roman"/>
                <w:color w:val="000000"/>
                <w:szCs w:val="22"/>
              </w:rPr>
              <w:t>36,500,424</w:t>
            </w:r>
          </w:p>
        </w:tc>
      </w:tr>
      <w:tr w:rsidR="00E357DD" w:rsidRPr="00AB5DFA" w14:paraId="51648799" w14:textId="77777777" w:rsidTr="00E357DD">
        <w:tc>
          <w:tcPr>
            <w:tcW w:w="3238" w:type="dxa"/>
            <w:vAlign w:val="bottom"/>
          </w:tcPr>
          <w:p w14:paraId="22F210B6" w14:textId="77777777" w:rsidR="00E357DD" w:rsidRPr="00E357DD" w:rsidRDefault="00E357DD" w:rsidP="00E357DD">
            <w:pPr>
              <w:spacing w:line="240" w:lineRule="atLeast"/>
              <w:ind w:left="16"/>
              <w:rPr>
                <w:rFonts w:cs="Times New Roman"/>
                <w:color w:val="000000"/>
                <w:szCs w:val="22"/>
              </w:rPr>
            </w:pPr>
            <w:r w:rsidRPr="00E357DD">
              <w:rPr>
                <w:rFonts w:cs="Times New Roman"/>
                <w:color w:val="000000"/>
                <w:szCs w:val="22"/>
              </w:rPr>
              <w:t>Term</w:t>
            </w:r>
          </w:p>
        </w:tc>
        <w:tc>
          <w:tcPr>
            <w:tcW w:w="1322" w:type="dxa"/>
            <w:tcBorders>
              <w:bottom w:val="single" w:sz="4" w:space="0" w:color="auto"/>
            </w:tcBorders>
          </w:tcPr>
          <w:p w14:paraId="3B77E94A" w14:textId="752EA625" w:rsidR="00E357DD" w:rsidRPr="00AA6956" w:rsidRDefault="00A61EED" w:rsidP="00E357DD">
            <w:pPr>
              <w:tabs>
                <w:tab w:val="decimal" w:pos="1079"/>
              </w:tabs>
              <w:spacing w:line="240" w:lineRule="atLeast"/>
              <w:ind w:left="-117" w:right="-17"/>
              <w:rPr>
                <w:rFonts w:cstheme="minorBidi"/>
                <w:snapToGrid w:val="0"/>
                <w:szCs w:val="28"/>
                <w:lang w:eastAsia="th-TH" w:bidi="th-TH"/>
              </w:rPr>
            </w:pPr>
            <w:r w:rsidRPr="00A61EED">
              <w:rPr>
                <w:rFonts w:cstheme="minorBidi"/>
                <w:snapToGrid w:val="0"/>
                <w:szCs w:val="28"/>
                <w:lang w:eastAsia="th-TH" w:bidi="th-TH"/>
              </w:rPr>
              <w:t>99,897,943</w:t>
            </w:r>
          </w:p>
        </w:tc>
        <w:tc>
          <w:tcPr>
            <w:tcW w:w="236" w:type="dxa"/>
          </w:tcPr>
          <w:p w14:paraId="023D8731" w14:textId="77777777" w:rsidR="00E357DD" w:rsidRPr="00E357DD" w:rsidRDefault="00E357DD" w:rsidP="00E357DD">
            <w:pPr>
              <w:tabs>
                <w:tab w:val="decimal" w:pos="1079"/>
              </w:tabs>
              <w:spacing w:line="240" w:lineRule="atLeast"/>
              <w:ind w:left="-117" w:right="-17"/>
              <w:rPr>
                <w:rFonts w:cs="Times New Roman"/>
                <w:snapToGrid w:val="0"/>
                <w:szCs w:val="22"/>
                <w:lang w:eastAsia="th-TH"/>
              </w:rPr>
            </w:pPr>
          </w:p>
        </w:tc>
        <w:tc>
          <w:tcPr>
            <w:tcW w:w="1323" w:type="dxa"/>
          </w:tcPr>
          <w:p w14:paraId="0D7804F9" w14:textId="01B9A830" w:rsidR="00E357DD" w:rsidRPr="00E357DD" w:rsidRDefault="00E357DD" w:rsidP="00E357DD">
            <w:pPr>
              <w:tabs>
                <w:tab w:val="decimal" w:pos="1079"/>
              </w:tabs>
              <w:spacing w:line="240" w:lineRule="atLeast"/>
              <w:ind w:left="-117" w:right="-17"/>
              <w:rPr>
                <w:rFonts w:cs="Times New Roman"/>
                <w:snapToGrid w:val="0"/>
                <w:szCs w:val="22"/>
                <w:lang w:eastAsia="th-TH"/>
              </w:rPr>
            </w:pPr>
            <w:r w:rsidRPr="00E357DD">
              <w:rPr>
                <w:rFonts w:cs="Times New Roman"/>
                <w:snapToGrid w:val="0"/>
                <w:szCs w:val="22"/>
                <w:lang w:eastAsia="th-TH"/>
              </w:rPr>
              <w:t>96,117,222</w:t>
            </w:r>
          </w:p>
        </w:tc>
        <w:tc>
          <w:tcPr>
            <w:tcW w:w="236" w:type="dxa"/>
            <w:vAlign w:val="bottom"/>
          </w:tcPr>
          <w:p w14:paraId="50637157" w14:textId="77777777" w:rsidR="00E357DD" w:rsidRPr="00E357DD" w:rsidRDefault="00E357DD" w:rsidP="00E357DD">
            <w:pPr>
              <w:tabs>
                <w:tab w:val="decimal" w:pos="961"/>
                <w:tab w:val="decimal" w:pos="1079"/>
              </w:tabs>
              <w:spacing w:line="240" w:lineRule="atLeast"/>
              <w:ind w:left="-117" w:right="-17"/>
              <w:rPr>
                <w:rFonts w:cs="Times New Roman"/>
                <w:snapToGrid w:val="0"/>
                <w:szCs w:val="22"/>
                <w:lang w:eastAsia="th-TH"/>
              </w:rPr>
            </w:pPr>
          </w:p>
        </w:tc>
        <w:tc>
          <w:tcPr>
            <w:tcW w:w="1385" w:type="dxa"/>
            <w:gridSpan w:val="2"/>
          </w:tcPr>
          <w:p w14:paraId="11FFFFE2" w14:textId="453FCE4D" w:rsidR="00E357DD" w:rsidRPr="00AA6956" w:rsidRDefault="00A61EED" w:rsidP="00E357DD">
            <w:pPr>
              <w:tabs>
                <w:tab w:val="decimal" w:pos="1079"/>
              </w:tabs>
              <w:spacing w:line="240" w:lineRule="atLeast"/>
              <w:ind w:right="-800"/>
              <w:rPr>
                <w:rFonts w:cstheme="minorBidi"/>
                <w:color w:val="000000"/>
                <w:szCs w:val="28"/>
                <w:lang w:bidi="th-TH"/>
              </w:rPr>
            </w:pPr>
            <w:r w:rsidRPr="00A61EED">
              <w:rPr>
                <w:rFonts w:cstheme="minorBidi"/>
                <w:color w:val="000000"/>
                <w:szCs w:val="28"/>
                <w:lang w:bidi="th-TH"/>
              </w:rPr>
              <w:t>99,897,943</w:t>
            </w:r>
          </w:p>
        </w:tc>
        <w:tc>
          <w:tcPr>
            <w:tcW w:w="270" w:type="dxa"/>
            <w:gridSpan w:val="2"/>
          </w:tcPr>
          <w:p w14:paraId="25083C72" w14:textId="77777777" w:rsidR="00E357DD" w:rsidRPr="00E357DD" w:rsidRDefault="00E357DD" w:rsidP="00E357DD">
            <w:pPr>
              <w:spacing w:line="240" w:lineRule="atLeast"/>
              <w:ind w:left="-117" w:right="-108"/>
              <w:jc w:val="right"/>
              <w:rPr>
                <w:rFonts w:cs="Times New Roman"/>
                <w:snapToGrid w:val="0"/>
                <w:szCs w:val="22"/>
                <w:lang w:eastAsia="th-TH"/>
              </w:rPr>
            </w:pPr>
          </w:p>
        </w:tc>
        <w:tc>
          <w:tcPr>
            <w:tcW w:w="1272" w:type="dxa"/>
            <w:gridSpan w:val="2"/>
          </w:tcPr>
          <w:p w14:paraId="4803B5DC" w14:textId="7694E55C" w:rsidR="00E357DD" w:rsidRPr="00E357DD" w:rsidRDefault="00E357DD" w:rsidP="00E357DD">
            <w:pPr>
              <w:tabs>
                <w:tab w:val="decimal" w:pos="1079"/>
              </w:tabs>
              <w:spacing w:line="240" w:lineRule="atLeast"/>
              <w:ind w:left="-117" w:right="-17"/>
              <w:rPr>
                <w:rFonts w:cs="Times New Roman"/>
                <w:snapToGrid w:val="0"/>
                <w:szCs w:val="22"/>
                <w:lang w:eastAsia="th-TH"/>
              </w:rPr>
            </w:pPr>
            <w:r w:rsidRPr="00E357DD">
              <w:rPr>
                <w:rFonts w:cs="Times New Roman"/>
                <w:color w:val="000000"/>
                <w:szCs w:val="22"/>
              </w:rPr>
              <w:t>96,117,222</w:t>
            </w:r>
          </w:p>
        </w:tc>
      </w:tr>
      <w:tr w:rsidR="00E357DD" w:rsidRPr="00AB5DFA" w14:paraId="1010C335" w14:textId="77777777" w:rsidTr="00E357DD">
        <w:trPr>
          <w:trHeight w:val="50"/>
        </w:trPr>
        <w:tc>
          <w:tcPr>
            <w:tcW w:w="3238" w:type="dxa"/>
            <w:vAlign w:val="bottom"/>
          </w:tcPr>
          <w:p w14:paraId="18B2C7C9" w14:textId="77777777" w:rsidR="00E357DD" w:rsidRPr="00E357DD" w:rsidRDefault="00E357DD" w:rsidP="00E357DD">
            <w:pPr>
              <w:tabs>
                <w:tab w:val="left" w:pos="162"/>
              </w:tabs>
              <w:spacing w:line="240" w:lineRule="atLeast"/>
              <w:ind w:left="16"/>
              <w:jc w:val="both"/>
              <w:rPr>
                <w:rFonts w:cs="Times New Roman"/>
                <w:b/>
                <w:bCs/>
                <w:szCs w:val="22"/>
              </w:rPr>
            </w:pPr>
            <w:r w:rsidRPr="00E357DD">
              <w:rPr>
                <w:rFonts w:cs="Times New Roman"/>
                <w:b/>
                <w:bCs/>
                <w:szCs w:val="22"/>
              </w:rPr>
              <w:t>Total</w:t>
            </w:r>
          </w:p>
        </w:tc>
        <w:tc>
          <w:tcPr>
            <w:tcW w:w="1322" w:type="dxa"/>
            <w:tcBorders>
              <w:top w:val="single" w:sz="4" w:space="0" w:color="auto"/>
              <w:bottom w:val="double" w:sz="4" w:space="0" w:color="auto"/>
            </w:tcBorders>
          </w:tcPr>
          <w:p w14:paraId="1DA71D46" w14:textId="785BB785" w:rsidR="00E357DD" w:rsidRPr="00AA6956" w:rsidRDefault="00A61EED" w:rsidP="00E357DD">
            <w:pPr>
              <w:tabs>
                <w:tab w:val="decimal" w:pos="1079"/>
              </w:tabs>
              <w:spacing w:line="240" w:lineRule="atLeast"/>
              <w:ind w:left="-117" w:right="-17"/>
              <w:rPr>
                <w:rFonts w:cstheme="minorBidi"/>
                <w:b/>
                <w:bCs/>
                <w:snapToGrid w:val="0"/>
                <w:szCs w:val="28"/>
                <w:lang w:eastAsia="th-TH" w:bidi="th-TH"/>
              </w:rPr>
            </w:pPr>
            <w:r w:rsidRPr="00A61EED">
              <w:rPr>
                <w:rFonts w:cstheme="minorBidi"/>
                <w:b/>
                <w:bCs/>
                <w:snapToGrid w:val="0"/>
                <w:szCs w:val="28"/>
                <w:lang w:eastAsia="th-TH" w:bidi="th-TH"/>
              </w:rPr>
              <w:t>140,896,133</w:t>
            </w:r>
          </w:p>
        </w:tc>
        <w:tc>
          <w:tcPr>
            <w:tcW w:w="236" w:type="dxa"/>
          </w:tcPr>
          <w:p w14:paraId="2F1AC333" w14:textId="77777777" w:rsidR="00E357DD" w:rsidRPr="00E357DD" w:rsidRDefault="00E357DD" w:rsidP="00E357DD">
            <w:pPr>
              <w:tabs>
                <w:tab w:val="decimal" w:pos="1079"/>
              </w:tabs>
              <w:spacing w:line="240" w:lineRule="atLeast"/>
              <w:ind w:left="-117" w:right="-17"/>
              <w:rPr>
                <w:rFonts w:cs="Times New Roman"/>
                <w:b/>
                <w:bCs/>
                <w:snapToGrid w:val="0"/>
                <w:szCs w:val="22"/>
                <w:lang w:eastAsia="th-TH"/>
              </w:rPr>
            </w:pPr>
          </w:p>
        </w:tc>
        <w:tc>
          <w:tcPr>
            <w:tcW w:w="1323" w:type="dxa"/>
            <w:tcBorders>
              <w:top w:val="single" w:sz="4" w:space="0" w:color="auto"/>
              <w:bottom w:val="double" w:sz="4" w:space="0" w:color="auto"/>
            </w:tcBorders>
          </w:tcPr>
          <w:p w14:paraId="30BF3AEB" w14:textId="2A1432EA" w:rsidR="00E357DD" w:rsidRPr="00E357DD" w:rsidRDefault="00E357DD" w:rsidP="00E357DD">
            <w:pPr>
              <w:tabs>
                <w:tab w:val="decimal" w:pos="1079"/>
              </w:tabs>
              <w:spacing w:line="240" w:lineRule="atLeast"/>
              <w:ind w:left="-117" w:right="-17"/>
              <w:rPr>
                <w:rFonts w:cs="Times New Roman"/>
                <w:b/>
                <w:bCs/>
                <w:snapToGrid w:val="0"/>
                <w:szCs w:val="22"/>
                <w:lang w:eastAsia="th-TH"/>
              </w:rPr>
            </w:pPr>
            <w:r w:rsidRPr="00E357DD">
              <w:rPr>
                <w:rFonts w:cs="Times New Roman"/>
                <w:b/>
                <w:bCs/>
                <w:snapToGrid w:val="0"/>
                <w:szCs w:val="22"/>
                <w:lang w:eastAsia="th-TH"/>
              </w:rPr>
              <w:t>132,599,489</w:t>
            </w:r>
          </w:p>
        </w:tc>
        <w:tc>
          <w:tcPr>
            <w:tcW w:w="236" w:type="dxa"/>
            <w:vAlign w:val="bottom"/>
          </w:tcPr>
          <w:p w14:paraId="33441679" w14:textId="77777777" w:rsidR="00E357DD" w:rsidRPr="00E357DD" w:rsidRDefault="00E357DD" w:rsidP="00E357DD">
            <w:pPr>
              <w:tabs>
                <w:tab w:val="decimal" w:pos="1079"/>
              </w:tabs>
              <w:spacing w:line="240" w:lineRule="atLeast"/>
              <w:ind w:left="-117" w:right="-17"/>
              <w:rPr>
                <w:rFonts w:cs="Times New Roman"/>
                <w:b/>
                <w:bCs/>
                <w:snapToGrid w:val="0"/>
                <w:szCs w:val="22"/>
                <w:lang w:eastAsia="th-TH"/>
              </w:rPr>
            </w:pPr>
          </w:p>
        </w:tc>
        <w:tc>
          <w:tcPr>
            <w:tcW w:w="1385" w:type="dxa"/>
            <w:gridSpan w:val="2"/>
            <w:tcBorders>
              <w:top w:val="single" w:sz="4" w:space="0" w:color="auto"/>
              <w:bottom w:val="double" w:sz="4" w:space="0" w:color="auto"/>
            </w:tcBorders>
          </w:tcPr>
          <w:p w14:paraId="561EF646" w14:textId="4D4F1B59" w:rsidR="00E357DD" w:rsidRPr="00AA6956" w:rsidRDefault="00A61EED" w:rsidP="003C7539">
            <w:pPr>
              <w:tabs>
                <w:tab w:val="decimal" w:pos="1079"/>
              </w:tabs>
              <w:spacing w:line="240" w:lineRule="atLeast"/>
              <w:ind w:right="-800"/>
              <w:rPr>
                <w:rFonts w:cstheme="minorBidi"/>
                <w:b/>
                <w:bCs/>
                <w:color w:val="000000"/>
                <w:szCs w:val="22"/>
                <w:cs/>
                <w:lang w:bidi="th-TH"/>
              </w:rPr>
            </w:pPr>
            <w:r w:rsidRPr="00A61EED">
              <w:rPr>
                <w:rFonts w:cstheme="minorBidi"/>
                <w:b/>
                <w:bCs/>
                <w:color w:val="000000"/>
                <w:szCs w:val="22"/>
                <w:lang w:bidi="th-TH"/>
              </w:rPr>
              <w:t>141,088,417</w:t>
            </w:r>
          </w:p>
        </w:tc>
        <w:tc>
          <w:tcPr>
            <w:tcW w:w="270" w:type="dxa"/>
            <w:gridSpan w:val="2"/>
            <w:vAlign w:val="bottom"/>
          </w:tcPr>
          <w:p w14:paraId="7CDABEDB" w14:textId="77777777" w:rsidR="00E357DD" w:rsidRPr="00E357DD" w:rsidRDefault="00E357DD" w:rsidP="00E357DD">
            <w:pPr>
              <w:spacing w:line="240" w:lineRule="atLeast"/>
              <w:ind w:left="-117" w:right="-108"/>
              <w:rPr>
                <w:rFonts w:cs="Times New Roman"/>
                <w:b/>
                <w:bCs/>
                <w:snapToGrid w:val="0"/>
                <w:szCs w:val="22"/>
                <w:lang w:eastAsia="th-TH" w:bidi="th-TH"/>
              </w:rPr>
            </w:pPr>
          </w:p>
        </w:tc>
        <w:tc>
          <w:tcPr>
            <w:tcW w:w="1272" w:type="dxa"/>
            <w:gridSpan w:val="2"/>
            <w:tcBorders>
              <w:top w:val="single" w:sz="4" w:space="0" w:color="auto"/>
              <w:bottom w:val="double" w:sz="4" w:space="0" w:color="auto"/>
            </w:tcBorders>
          </w:tcPr>
          <w:p w14:paraId="6ED8D92F" w14:textId="51EACFA5" w:rsidR="00E357DD" w:rsidRPr="00E357DD" w:rsidRDefault="00E357DD" w:rsidP="00E357DD">
            <w:pPr>
              <w:tabs>
                <w:tab w:val="decimal" w:pos="1079"/>
              </w:tabs>
              <w:spacing w:line="240" w:lineRule="atLeast"/>
              <w:ind w:left="-117" w:right="-17"/>
              <w:rPr>
                <w:rFonts w:cs="Times New Roman"/>
                <w:b/>
                <w:bCs/>
                <w:snapToGrid w:val="0"/>
                <w:szCs w:val="22"/>
                <w:lang w:eastAsia="th-TH"/>
              </w:rPr>
            </w:pPr>
            <w:r w:rsidRPr="00E357DD">
              <w:rPr>
                <w:rFonts w:cs="Times New Roman"/>
                <w:b/>
                <w:bCs/>
                <w:color w:val="000000"/>
                <w:szCs w:val="22"/>
              </w:rPr>
              <w:t>132,818,643</w:t>
            </w:r>
          </w:p>
        </w:tc>
      </w:tr>
    </w:tbl>
    <w:p w14:paraId="10B95116" w14:textId="77777777" w:rsidR="00A61EED" w:rsidRPr="00AA6956" w:rsidRDefault="00A61EED" w:rsidP="004F5214">
      <w:pPr>
        <w:spacing w:line="240" w:lineRule="exact"/>
        <w:ind w:right="1"/>
        <w:jc w:val="thaiDistribute"/>
        <w:rPr>
          <w:rFonts w:cstheme="minorBidi"/>
          <w:b/>
          <w:bCs/>
          <w:snapToGrid w:val="0"/>
          <w:lang w:eastAsia="th-TH" w:bidi="th-TH"/>
        </w:rPr>
      </w:pPr>
    </w:p>
    <w:p w14:paraId="591E1163" w14:textId="162124C5" w:rsidR="00FF2200" w:rsidRPr="0012708E" w:rsidRDefault="00AF5300" w:rsidP="00A75EAC">
      <w:pPr>
        <w:spacing w:line="240" w:lineRule="exact"/>
        <w:ind w:right="1"/>
        <w:jc w:val="thaiDistribute"/>
        <w:rPr>
          <w:rFonts w:cs="Times New Roman"/>
          <w:b/>
          <w:bCs/>
          <w:snapToGrid w:val="0"/>
          <w:lang w:eastAsia="th-TH" w:bidi="th-TH"/>
        </w:rPr>
      </w:pPr>
      <w:r>
        <w:rPr>
          <w:rFonts w:cs="Times New Roman"/>
          <w:b/>
          <w:bCs/>
          <w:snapToGrid w:val="0"/>
          <w:lang w:eastAsia="th-TH" w:bidi="th-TH"/>
        </w:rPr>
        <w:t>19</w:t>
      </w:r>
      <w:r w:rsidR="4FFF8097" w:rsidRPr="0012708E">
        <w:rPr>
          <w:rFonts w:cs="Times New Roman"/>
          <w:b/>
          <w:bCs/>
          <w:snapToGrid w:val="0"/>
          <w:lang w:eastAsia="th-TH" w:bidi="th-TH"/>
        </w:rPr>
        <w:t>.2</w:t>
      </w:r>
      <w:r w:rsidR="00FF2200" w:rsidRPr="0012708E">
        <w:rPr>
          <w:rFonts w:cs="Times New Roman"/>
          <w:b/>
          <w:bCs/>
          <w:szCs w:val="22"/>
          <w:rtl/>
        </w:rPr>
        <w:tab/>
      </w:r>
      <w:r w:rsidR="2D5542D1" w:rsidRPr="0012708E">
        <w:rPr>
          <w:rFonts w:cs="Times New Roman"/>
          <w:b/>
          <w:bCs/>
          <w:snapToGrid w:val="0"/>
          <w:lang w:eastAsia="th-TH" w:bidi="th-TH"/>
        </w:rPr>
        <w:t>Classified by currency and residency of depositors</w:t>
      </w:r>
    </w:p>
    <w:p w14:paraId="718DE81E" w14:textId="77777777" w:rsidR="0067022E" w:rsidRPr="0012708E" w:rsidRDefault="0067022E" w:rsidP="00A75EAC">
      <w:pPr>
        <w:spacing w:line="240" w:lineRule="exact"/>
        <w:ind w:right="389"/>
        <w:jc w:val="thaiDistribute"/>
        <w:rPr>
          <w:rFonts w:cs="Times New Roman"/>
          <w:i/>
          <w:iCs/>
          <w:snapToGrid w:val="0"/>
          <w:szCs w:val="22"/>
          <w:cs/>
          <w:lang w:eastAsia="th-TH" w:bidi="th-TH"/>
        </w:rPr>
      </w:pPr>
    </w:p>
    <w:tbl>
      <w:tblPr>
        <w:tblW w:w="9243" w:type="dxa"/>
        <w:tblInd w:w="450" w:type="dxa"/>
        <w:tblLayout w:type="fixed"/>
        <w:tblLook w:val="01E0" w:firstRow="1" w:lastRow="1" w:firstColumn="1" w:lastColumn="1" w:noHBand="0" w:noVBand="0"/>
      </w:tblPr>
      <w:tblGrid>
        <w:gridCol w:w="3240"/>
        <w:gridCol w:w="1323"/>
        <w:gridCol w:w="236"/>
        <w:gridCol w:w="1323"/>
        <w:gridCol w:w="236"/>
        <w:gridCol w:w="6"/>
        <w:gridCol w:w="1376"/>
        <w:gridCol w:w="243"/>
        <w:gridCol w:w="1260"/>
      </w:tblGrid>
      <w:tr w:rsidR="00617F18" w:rsidRPr="00880EEB" w14:paraId="33C0D8AF" w14:textId="77777777" w:rsidTr="00E357DD">
        <w:tc>
          <w:tcPr>
            <w:tcW w:w="3240" w:type="dxa"/>
          </w:tcPr>
          <w:p w14:paraId="6C0EA8FA" w14:textId="77777777" w:rsidR="00617F18" w:rsidRPr="00880EEB" w:rsidRDefault="00617F18" w:rsidP="00296829">
            <w:pPr>
              <w:spacing w:line="240" w:lineRule="atLeast"/>
              <w:ind w:right="-79"/>
              <w:rPr>
                <w:rFonts w:cs="Times New Roman"/>
                <w:color w:val="000000"/>
                <w:szCs w:val="22"/>
                <w:lang w:bidi="th-TH"/>
              </w:rPr>
            </w:pPr>
          </w:p>
        </w:tc>
        <w:tc>
          <w:tcPr>
            <w:tcW w:w="2882" w:type="dxa"/>
            <w:gridSpan w:val="3"/>
          </w:tcPr>
          <w:p w14:paraId="0975762F" w14:textId="77777777" w:rsidR="00617F18" w:rsidRPr="00880EEB" w:rsidRDefault="00617F18" w:rsidP="00296829">
            <w:pPr>
              <w:spacing w:line="240" w:lineRule="atLeast"/>
              <w:ind w:left="-155" w:right="-108"/>
              <w:jc w:val="center"/>
              <w:rPr>
                <w:rFonts w:cs="Times New Roman"/>
                <w:b/>
                <w:bCs/>
                <w:color w:val="000000"/>
                <w:szCs w:val="22"/>
              </w:rPr>
            </w:pPr>
            <w:r w:rsidRPr="00880EEB">
              <w:rPr>
                <w:rFonts w:cs="Times New Roman"/>
                <w:b/>
                <w:bCs/>
                <w:color w:val="000000"/>
                <w:szCs w:val="22"/>
              </w:rPr>
              <w:t>Consolidated</w:t>
            </w:r>
          </w:p>
        </w:tc>
        <w:tc>
          <w:tcPr>
            <w:tcW w:w="242" w:type="dxa"/>
            <w:gridSpan w:val="2"/>
            <w:vAlign w:val="bottom"/>
          </w:tcPr>
          <w:p w14:paraId="7A43AA2F" w14:textId="77777777" w:rsidR="00617F18" w:rsidRPr="00880EEB" w:rsidRDefault="00617F18" w:rsidP="00296829">
            <w:pPr>
              <w:spacing w:line="240" w:lineRule="atLeast"/>
              <w:ind w:left="-155" w:right="-288"/>
              <w:jc w:val="center"/>
              <w:rPr>
                <w:rFonts w:cs="Times New Roman"/>
                <w:b/>
                <w:bCs/>
                <w:color w:val="000000"/>
                <w:szCs w:val="22"/>
              </w:rPr>
            </w:pPr>
          </w:p>
        </w:tc>
        <w:tc>
          <w:tcPr>
            <w:tcW w:w="2879" w:type="dxa"/>
            <w:gridSpan w:val="3"/>
            <w:vAlign w:val="bottom"/>
          </w:tcPr>
          <w:p w14:paraId="10E4C75C" w14:textId="77777777" w:rsidR="00617F18" w:rsidRPr="00880EEB" w:rsidRDefault="00617F18" w:rsidP="00296829">
            <w:pPr>
              <w:spacing w:line="240" w:lineRule="atLeast"/>
              <w:ind w:left="-155" w:right="-288"/>
              <w:jc w:val="center"/>
              <w:rPr>
                <w:rFonts w:cs="Times New Roman"/>
                <w:b/>
                <w:bCs/>
                <w:color w:val="000000"/>
                <w:szCs w:val="22"/>
              </w:rPr>
            </w:pPr>
            <w:r w:rsidRPr="00880EEB">
              <w:rPr>
                <w:rFonts w:cs="Times New Roman"/>
                <w:b/>
                <w:bCs/>
                <w:color w:val="000000"/>
                <w:szCs w:val="22"/>
              </w:rPr>
              <w:t xml:space="preserve">The Bank </w:t>
            </w:r>
          </w:p>
        </w:tc>
      </w:tr>
      <w:tr w:rsidR="00E357DD" w:rsidRPr="00880EEB" w14:paraId="63ACCFB4" w14:textId="77777777" w:rsidTr="00E357DD">
        <w:tc>
          <w:tcPr>
            <w:tcW w:w="3240" w:type="dxa"/>
          </w:tcPr>
          <w:p w14:paraId="09589175" w14:textId="77777777" w:rsidR="00E357DD" w:rsidRPr="00880EEB" w:rsidRDefault="00E357DD" w:rsidP="00E357DD">
            <w:pPr>
              <w:spacing w:line="240" w:lineRule="atLeast"/>
              <w:ind w:right="-79"/>
              <w:rPr>
                <w:rFonts w:cs="Times New Roman"/>
                <w:color w:val="000000"/>
                <w:szCs w:val="22"/>
                <w:lang w:bidi="th-TH"/>
              </w:rPr>
            </w:pPr>
          </w:p>
        </w:tc>
        <w:tc>
          <w:tcPr>
            <w:tcW w:w="1323" w:type="dxa"/>
            <w:vAlign w:val="bottom"/>
          </w:tcPr>
          <w:p w14:paraId="25D0EB01" w14:textId="26995D47" w:rsidR="00E357DD" w:rsidRDefault="00E357DD" w:rsidP="00E357DD">
            <w:pPr>
              <w:spacing w:line="240" w:lineRule="atLeast"/>
              <w:ind w:left="-108" w:right="-108"/>
              <w:jc w:val="center"/>
              <w:rPr>
                <w:rFonts w:cs="Times New Roman"/>
                <w:szCs w:val="22"/>
              </w:rPr>
            </w:pPr>
            <w:r>
              <w:rPr>
                <w:rFonts w:cs="Times New Roman"/>
                <w:szCs w:val="22"/>
              </w:rPr>
              <w:t xml:space="preserve">30 June </w:t>
            </w:r>
          </w:p>
        </w:tc>
        <w:tc>
          <w:tcPr>
            <w:tcW w:w="236" w:type="dxa"/>
            <w:vAlign w:val="bottom"/>
          </w:tcPr>
          <w:p w14:paraId="5AD4535D" w14:textId="77777777" w:rsidR="00E357DD" w:rsidRPr="00880EEB" w:rsidRDefault="00E357DD" w:rsidP="00E357DD">
            <w:pPr>
              <w:spacing w:line="240" w:lineRule="atLeast"/>
              <w:ind w:left="-108" w:right="-108"/>
              <w:jc w:val="center"/>
              <w:rPr>
                <w:rFonts w:cs="Times New Roman"/>
                <w:szCs w:val="22"/>
              </w:rPr>
            </w:pPr>
          </w:p>
        </w:tc>
        <w:tc>
          <w:tcPr>
            <w:tcW w:w="1323" w:type="dxa"/>
            <w:vAlign w:val="bottom"/>
          </w:tcPr>
          <w:p w14:paraId="1E8EF400" w14:textId="649C437C" w:rsidR="00E357DD" w:rsidRDefault="00E357DD" w:rsidP="00E357DD">
            <w:pPr>
              <w:spacing w:line="240" w:lineRule="atLeast"/>
              <w:ind w:left="-108" w:right="-108"/>
              <w:jc w:val="center"/>
              <w:rPr>
                <w:rFonts w:cs="Times New Roman"/>
                <w:szCs w:val="22"/>
                <w:lang w:bidi="th-TH"/>
              </w:rPr>
            </w:pPr>
            <w:r>
              <w:rPr>
                <w:rFonts w:cs="Times New Roman"/>
                <w:szCs w:val="22"/>
              </w:rPr>
              <w:t>31 December</w:t>
            </w:r>
          </w:p>
        </w:tc>
        <w:tc>
          <w:tcPr>
            <w:tcW w:w="242" w:type="dxa"/>
            <w:gridSpan w:val="2"/>
            <w:vAlign w:val="bottom"/>
          </w:tcPr>
          <w:p w14:paraId="6D3355FA" w14:textId="77777777" w:rsidR="00E357DD" w:rsidRPr="00880EEB" w:rsidRDefault="00E357DD" w:rsidP="00E357DD">
            <w:pPr>
              <w:spacing w:line="240" w:lineRule="atLeast"/>
              <w:ind w:left="-117" w:right="-288"/>
              <w:jc w:val="center"/>
              <w:rPr>
                <w:rFonts w:cs="Times New Roman"/>
                <w:snapToGrid w:val="0"/>
                <w:szCs w:val="22"/>
                <w:lang w:eastAsia="th-TH" w:bidi="th-TH"/>
              </w:rPr>
            </w:pPr>
          </w:p>
        </w:tc>
        <w:tc>
          <w:tcPr>
            <w:tcW w:w="1376" w:type="dxa"/>
            <w:vAlign w:val="bottom"/>
          </w:tcPr>
          <w:p w14:paraId="65763794" w14:textId="59D5CBF4" w:rsidR="00E357DD" w:rsidRDefault="00E357DD" w:rsidP="00E357DD">
            <w:pPr>
              <w:spacing w:line="240" w:lineRule="atLeast"/>
              <w:ind w:left="-108" w:right="-108"/>
              <w:jc w:val="center"/>
              <w:rPr>
                <w:rFonts w:cs="Times New Roman"/>
                <w:szCs w:val="22"/>
              </w:rPr>
            </w:pPr>
            <w:r>
              <w:rPr>
                <w:rFonts w:cs="Times New Roman"/>
                <w:szCs w:val="22"/>
              </w:rPr>
              <w:t xml:space="preserve">30 June </w:t>
            </w:r>
          </w:p>
        </w:tc>
        <w:tc>
          <w:tcPr>
            <w:tcW w:w="243" w:type="dxa"/>
            <w:vAlign w:val="bottom"/>
          </w:tcPr>
          <w:p w14:paraId="033F0801" w14:textId="77777777" w:rsidR="00E357DD" w:rsidRPr="00880EEB" w:rsidRDefault="00E357DD" w:rsidP="00E357DD">
            <w:pPr>
              <w:spacing w:line="240" w:lineRule="atLeast"/>
              <w:ind w:left="-108" w:right="-108"/>
              <w:rPr>
                <w:rFonts w:cs="Times New Roman"/>
                <w:szCs w:val="22"/>
                <w:rtl/>
                <w:cs/>
              </w:rPr>
            </w:pPr>
          </w:p>
        </w:tc>
        <w:tc>
          <w:tcPr>
            <w:tcW w:w="1260" w:type="dxa"/>
            <w:vAlign w:val="bottom"/>
          </w:tcPr>
          <w:p w14:paraId="2422BCAC" w14:textId="79FE3CA8" w:rsidR="00E357DD" w:rsidRDefault="00E357DD" w:rsidP="00E357DD">
            <w:pPr>
              <w:spacing w:line="240" w:lineRule="atLeast"/>
              <w:ind w:left="-108" w:right="-108"/>
              <w:jc w:val="center"/>
              <w:rPr>
                <w:rFonts w:cs="Times New Roman"/>
                <w:szCs w:val="22"/>
              </w:rPr>
            </w:pPr>
            <w:r>
              <w:rPr>
                <w:rFonts w:cs="Times New Roman"/>
                <w:szCs w:val="22"/>
              </w:rPr>
              <w:t>31 December</w:t>
            </w:r>
          </w:p>
        </w:tc>
      </w:tr>
      <w:tr w:rsidR="00E357DD" w:rsidRPr="00880EEB" w14:paraId="414E1E1F" w14:textId="77777777" w:rsidTr="00E357DD">
        <w:tc>
          <w:tcPr>
            <w:tcW w:w="3240" w:type="dxa"/>
          </w:tcPr>
          <w:p w14:paraId="0F10F87E" w14:textId="77777777" w:rsidR="00E357DD" w:rsidRPr="00880EEB" w:rsidRDefault="00E357DD" w:rsidP="00E357DD">
            <w:pPr>
              <w:spacing w:line="240" w:lineRule="atLeast"/>
              <w:ind w:right="-79"/>
              <w:rPr>
                <w:rFonts w:cs="Times New Roman"/>
                <w:color w:val="000000"/>
                <w:szCs w:val="22"/>
                <w:lang w:bidi="th-TH"/>
              </w:rPr>
            </w:pPr>
          </w:p>
        </w:tc>
        <w:tc>
          <w:tcPr>
            <w:tcW w:w="1323" w:type="dxa"/>
            <w:vAlign w:val="bottom"/>
          </w:tcPr>
          <w:p w14:paraId="1919B592" w14:textId="6331D19B" w:rsidR="00E357DD" w:rsidRPr="00880EEB" w:rsidRDefault="00E357DD" w:rsidP="00E357DD">
            <w:pPr>
              <w:spacing w:line="240" w:lineRule="atLeast"/>
              <w:ind w:left="-108" w:right="-108"/>
              <w:jc w:val="center"/>
              <w:rPr>
                <w:rFonts w:cs="Times New Roman"/>
                <w:szCs w:val="22"/>
              </w:rPr>
            </w:pPr>
            <w:r>
              <w:rPr>
                <w:rFonts w:cs="Times New Roman"/>
                <w:szCs w:val="22"/>
              </w:rPr>
              <w:t>2025</w:t>
            </w:r>
          </w:p>
        </w:tc>
        <w:tc>
          <w:tcPr>
            <w:tcW w:w="236" w:type="dxa"/>
            <w:vAlign w:val="bottom"/>
          </w:tcPr>
          <w:p w14:paraId="0A575392" w14:textId="77777777" w:rsidR="00E357DD" w:rsidRPr="00880EEB" w:rsidRDefault="00E357DD" w:rsidP="00E357DD">
            <w:pPr>
              <w:spacing w:line="240" w:lineRule="atLeast"/>
              <w:ind w:left="-108" w:right="-108"/>
              <w:jc w:val="center"/>
              <w:rPr>
                <w:rFonts w:cs="Times New Roman"/>
                <w:szCs w:val="22"/>
              </w:rPr>
            </w:pPr>
          </w:p>
        </w:tc>
        <w:tc>
          <w:tcPr>
            <w:tcW w:w="1323" w:type="dxa"/>
            <w:vAlign w:val="bottom"/>
          </w:tcPr>
          <w:p w14:paraId="532DBDFD" w14:textId="6DC8DB5C" w:rsidR="00E357DD" w:rsidRPr="00880EEB" w:rsidRDefault="00E357DD" w:rsidP="00E357DD">
            <w:pPr>
              <w:spacing w:line="240" w:lineRule="atLeast"/>
              <w:ind w:left="-108" w:right="-108"/>
              <w:jc w:val="center"/>
              <w:rPr>
                <w:rFonts w:cs="Times New Roman"/>
                <w:szCs w:val="22"/>
                <w:cs/>
                <w:lang w:bidi="th-TH"/>
              </w:rPr>
            </w:pPr>
            <w:r>
              <w:rPr>
                <w:rFonts w:cs="Times New Roman"/>
                <w:szCs w:val="22"/>
              </w:rPr>
              <w:t>2024</w:t>
            </w:r>
          </w:p>
        </w:tc>
        <w:tc>
          <w:tcPr>
            <w:tcW w:w="242" w:type="dxa"/>
            <w:gridSpan w:val="2"/>
            <w:vAlign w:val="bottom"/>
          </w:tcPr>
          <w:p w14:paraId="1CDE645C" w14:textId="77777777" w:rsidR="00E357DD" w:rsidRPr="00880EEB" w:rsidRDefault="00E357DD" w:rsidP="00E357DD">
            <w:pPr>
              <w:spacing w:line="240" w:lineRule="atLeast"/>
              <w:ind w:left="-117" w:right="-288"/>
              <w:jc w:val="center"/>
              <w:rPr>
                <w:rFonts w:cs="Times New Roman"/>
                <w:snapToGrid w:val="0"/>
                <w:szCs w:val="22"/>
                <w:lang w:eastAsia="th-TH" w:bidi="th-TH"/>
              </w:rPr>
            </w:pPr>
          </w:p>
        </w:tc>
        <w:tc>
          <w:tcPr>
            <w:tcW w:w="1376" w:type="dxa"/>
            <w:vAlign w:val="bottom"/>
          </w:tcPr>
          <w:p w14:paraId="1ABCE1E9" w14:textId="4A41DB89" w:rsidR="00E357DD" w:rsidRPr="00880EEB" w:rsidRDefault="00E357DD" w:rsidP="00E357DD">
            <w:pPr>
              <w:spacing w:line="240" w:lineRule="atLeast"/>
              <w:ind w:left="-108" w:right="-108"/>
              <w:jc w:val="center"/>
              <w:rPr>
                <w:rFonts w:cs="Times New Roman"/>
                <w:szCs w:val="22"/>
              </w:rPr>
            </w:pPr>
            <w:r>
              <w:rPr>
                <w:rFonts w:cs="Times New Roman"/>
                <w:szCs w:val="22"/>
              </w:rPr>
              <w:t>2025</w:t>
            </w:r>
          </w:p>
        </w:tc>
        <w:tc>
          <w:tcPr>
            <w:tcW w:w="243" w:type="dxa"/>
            <w:vAlign w:val="bottom"/>
          </w:tcPr>
          <w:p w14:paraId="5B335BDE" w14:textId="77777777" w:rsidR="00E357DD" w:rsidRPr="00880EEB" w:rsidRDefault="00E357DD" w:rsidP="00E357DD">
            <w:pPr>
              <w:spacing w:line="240" w:lineRule="atLeast"/>
              <w:ind w:left="-108" w:right="-108"/>
              <w:rPr>
                <w:rFonts w:cs="Times New Roman"/>
                <w:szCs w:val="22"/>
                <w:rtl/>
                <w:cs/>
              </w:rPr>
            </w:pPr>
          </w:p>
        </w:tc>
        <w:tc>
          <w:tcPr>
            <w:tcW w:w="1260" w:type="dxa"/>
            <w:vAlign w:val="bottom"/>
          </w:tcPr>
          <w:p w14:paraId="5C5844A4" w14:textId="3DB4EF55" w:rsidR="00E357DD" w:rsidRPr="00880EEB" w:rsidRDefault="00E357DD" w:rsidP="00E357DD">
            <w:pPr>
              <w:spacing w:line="240" w:lineRule="atLeast"/>
              <w:ind w:left="-108" w:right="-108"/>
              <w:jc w:val="center"/>
              <w:rPr>
                <w:rFonts w:cs="Times New Roman"/>
                <w:szCs w:val="22"/>
              </w:rPr>
            </w:pPr>
            <w:r>
              <w:rPr>
                <w:rFonts w:cs="Times New Roman"/>
                <w:szCs w:val="22"/>
              </w:rPr>
              <w:t>2024</w:t>
            </w:r>
          </w:p>
        </w:tc>
      </w:tr>
      <w:tr w:rsidR="00E357DD" w:rsidRPr="00880EEB" w14:paraId="7CD34712" w14:textId="77777777" w:rsidTr="00E357DD">
        <w:tc>
          <w:tcPr>
            <w:tcW w:w="3240" w:type="dxa"/>
          </w:tcPr>
          <w:p w14:paraId="43123C6F" w14:textId="77777777" w:rsidR="00E357DD" w:rsidRPr="00880EEB" w:rsidRDefault="00E357DD" w:rsidP="00E357DD">
            <w:pPr>
              <w:spacing w:line="240" w:lineRule="atLeast"/>
              <w:ind w:right="-79"/>
              <w:rPr>
                <w:rFonts w:cs="Times New Roman"/>
                <w:color w:val="000000"/>
                <w:szCs w:val="22"/>
                <w:lang w:bidi="th-TH"/>
              </w:rPr>
            </w:pPr>
          </w:p>
        </w:tc>
        <w:tc>
          <w:tcPr>
            <w:tcW w:w="2882" w:type="dxa"/>
            <w:gridSpan w:val="3"/>
          </w:tcPr>
          <w:p w14:paraId="2DA54F0F" w14:textId="77777777" w:rsidR="00E357DD" w:rsidRPr="00880EEB" w:rsidRDefault="00E357DD" w:rsidP="00E357DD">
            <w:pPr>
              <w:spacing w:line="240" w:lineRule="atLeast"/>
              <w:ind w:left="-108" w:right="-108"/>
              <w:jc w:val="center"/>
              <w:rPr>
                <w:rFonts w:cs="Times New Roman"/>
                <w:szCs w:val="22"/>
              </w:rPr>
            </w:pPr>
            <w:r w:rsidRPr="00880EEB">
              <w:rPr>
                <w:rFonts w:cs="Times New Roman"/>
                <w:szCs w:val="22"/>
              </w:rPr>
              <w:t>Domestic</w:t>
            </w:r>
          </w:p>
        </w:tc>
        <w:tc>
          <w:tcPr>
            <w:tcW w:w="242" w:type="dxa"/>
            <w:gridSpan w:val="2"/>
            <w:vAlign w:val="bottom"/>
          </w:tcPr>
          <w:p w14:paraId="39D6B908" w14:textId="77777777" w:rsidR="00E357DD" w:rsidRPr="00880EEB" w:rsidRDefault="00E357DD" w:rsidP="00E357DD">
            <w:pPr>
              <w:spacing w:line="240" w:lineRule="atLeast"/>
              <w:ind w:left="-117" w:right="-288"/>
              <w:jc w:val="center"/>
              <w:rPr>
                <w:rFonts w:cs="Times New Roman"/>
                <w:snapToGrid w:val="0"/>
                <w:szCs w:val="22"/>
                <w:lang w:eastAsia="th-TH" w:bidi="th-TH"/>
              </w:rPr>
            </w:pPr>
          </w:p>
        </w:tc>
        <w:tc>
          <w:tcPr>
            <w:tcW w:w="2879" w:type="dxa"/>
            <w:gridSpan w:val="3"/>
            <w:vAlign w:val="bottom"/>
          </w:tcPr>
          <w:p w14:paraId="7D8545CA" w14:textId="77777777" w:rsidR="00E357DD" w:rsidRPr="00880EEB" w:rsidRDefault="00E357DD" w:rsidP="00E357DD">
            <w:pPr>
              <w:spacing w:line="240" w:lineRule="atLeast"/>
              <w:ind w:left="-108" w:right="-108"/>
              <w:jc w:val="center"/>
              <w:rPr>
                <w:rFonts w:cs="Times New Roman"/>
                <w:szCs w:val="22"/>
              </w:rPr>
            </w:pPr>
            <w:r w:rsidRPr="00880EEB">
              <w:rPr>
                <w:rFonts w:cs="Times New Roman"/>
                <w:szCs w:val="22"/>
              </w:rPr>
              <w:t>Domestic</w:t>
            </w:r>
          </w:p>
        </w:tc>
      </w:tr>
      <w:tr w:rsidR="00E357DD" w:rsidRPr="00880EEB" w14:paraId="1CE3226E" w14:textId="77777777" w:rsidTr="00E357DD">
        <w:tc>
          <w:tcPr>
            <w:tcW w:w="3240" w:type="dxa"/>
          </w:tcPr>
          <w:p w14:paraId="505A84EF" w14:textId="77777777" w:rsidR="00E357DD" w:rsidRPr="00880EEB" w:rsidRDefault="00E357DD" w:rsidP="00E357DD">
            <w:pPr>
              <w:spacing w:line="240" w:lineRule="atLeast"/>
              <w:ind w:right="-79"/>
              <w:rPr>
                <w:rFonts w:cs="Times New Roman"/>
                <w:color w:val="000000"/>
                <w:szCs w:val="22"/>
                <w:lang w:bidi="th-TH"/>
              </w:rPr>
            </w:pPr>
          </w:p>
        </w:tc>
        <w:tc>
          <w:tcPr>
            <w:tcW w:w="6003" w:type="dxa"/>
            <w:gridSpan w:val="8"/>
          </w:tcPr>
          <w:p w14:paraId="3BAAA75B" w14:textId="77777777" w:rsidR="00E357DD" w:rsidRPr="00880EEB" w:rsidRDefault="00E357DD" w:rsidP="00E357DD">
            <w:pPr>
              <w:spacing w:line="240" w:lineRule="atLeast"/>
              <w:ind w:left="-108" w:right="-108"/>
              <w:jc w:val="center"/>
              <w:rPr>
                <w:rFonts w:cs="Times New Roman"/>
                <w:szCs w:val="22"/>
              </w:rPr>
            </w:pPr>
            <w:r w:rsidRPr="00880EEB">
              <w:rPr>
                <w:rFonts w:cs="Times New Roman"/>
                <w:i/>
                <w:iCs/>
                <w:snapToGrid w:val="0"/>
                <w:szCs w:val="22"/>
                <w:lang w:eastAsia="th-TH" w:bidi="th-TH"/>
              </w:rPr>
              <w:t>(in thousand Baht)</w:t>
            </w:r>
          </w:p>
        </w:tc>
      </w:tr>
      <w:tr w:rsidR="00E357DD" w:rsidRPr="00880EEB" w14:paraId="4870F125" w14:textId="77777777" w:rsidTr="00E357DD">
        <w:tc>
          <w:tcPr>
            <w:tcW w:w="3240" w:type="dxa"/>
            <w:vAlign w:val="bottom"/>
          </w:tcPr>
          <w:p w14:paraId="50AC9DAB" w14:textId="77777777" w:rsidR="00E357DD" w:rsidRPr="00880EEB" w:rsidRDefault="00E357DD" w:rsidP="00E357DD">
            <w:pPr>
              <w:spacing w:line="240" w:lineRule="atLeast"/>
              <w:rPr>
                <w:rFonts w:cs="Times New Roman"/>
                <w:color w:val="000000"/>
                <w:szCs w:val="22"/>
              </w:rPr>
            </w:pPr>
            <w:r w:rsidRPr="00880EEB">
              <w:rPr>
                <w:rFonts w:cs="Times New Roman"/>
                <w:color w:val="000000"/>
                <w:szCs w:val="22"/>
              </w:rPr>
              <w:t>Thai Baht</w:t>
            </w:r>
          </w:p>
        </w:tc>
        <w:tc>
          <w:tcPr>
            <w:tcW w:w="1323" w:type="dxa"/>
            <w:tcBorders>
              <w:bottom w:val="single" w:sz="4" w:space="0" w:color="auto"/>
            </w:tcBorders>
          </w:tcPr>
          <w:p w14:paraId="09297C72" w14:textId="6B54D740" w:rsidR="00E357DD" w:rsidRPr="001066A0" w:rsidRDefault="002F6399" w:rsidP="00E357DD">
            <w:pPr>
              <w:tabs>
                <w:tab w:val="decimal" w:pos="1079"/>
              </w:tabs>
              <w:spacing w:line="240" w:lineRule="atLeast"/>
              <w:ind w:left="-126" w:right="-108"/>
              <w:rPr>
                <w:rFonts w:cs="Times New Roman"/>
                <w:snapToGrid w:val="0"/>
                <w:szCs w:val="22"/>
                <w:lang w:val="en-US" w:eastAsia="th-TH"/>
              </w:rPr>
            </w:pPr>
            <w:r w:rsidRPr="002F6399">
              <w:rPr>
                <w:rFonts w:cs="Times New Roman"/>
                <w:snapToGrid w:val="0"/>
                <w:szCs w:val="22"/>
                <w:lang w:val="en-US" w:eastAsia="th-TH"/>
              </w:rPr>
              <w:t>140,896,133</w:t>
            </w:r>
          </w:p>
        </w:tc>
        <w:tc>
          <w:tcPr>
            <w:tcW w:w="236" w:type="dxa"/>
          </w:tcPr>
          <w:p w14:paraId="1797D44B" w14:textId="77777777" w:rsidR="00E357DD" w:rsidRPr="00880EEB" w:rsidRDefault="00E357DD" w:rsidP="00E357DD">
            <w:pPr>
              <w:tabs>
                <w:tab w:val="decimal" w:pos="1079"/>
              </w:tabs>
              <w:spacing w:line="240" w:lineRule="atLeast"/>
              <w:ind w:left="-126" w:right="-108"/>
              <w:rPr>
                <w:rFonts w:cs="Times New Roman"/>
                <w:snapToGrid w:val="0"/>
                <w:szCs w:val="22"/>
                <w:lang w:eastAsia="th-TH"/>
              </w:rPr>
            </w:pPr>
          </w:p>
        </w:tc>
        <w:tc>
          <w:tcPr>
            <w:tcW w:w="1323" w:type="dxa"/>
          </w:tcPr>
          <w:p w14:paraId="36B80189" w14:textId="1669498E" w:rsidR="00E357DD" w:rsidRPr="00880EEB" w:rsidRDefault="00E357DD" w:rsidP="00E357DD">
            <w:pPr>
              <w:tabs>
                <w:tab w:val="decimal" w:pos="1079"/>
              </w:tabs>
              <w:spacing w:line="240" w:lineRule="exact"/>
              <w:ind w:left="-117" w:right="-17"/>
              <w:rPr>
                <w:rFonts w:cs="Times New Roman"/>
                <w:snapToGrid w:val="0"/>
                <w:szCs w:val="22"/>
                <w:lang w:eastAsia="th-TH"/>
              </w:rPr>
            </w:pPr>
            <w:r w:rsidRPr="0025633C">
              <w:rPr>
                <w:rFonts w:cs="Times New Roman"/>
                <w:snapToGrid w:val="0"/>
                <w:szCs w:val="22"/>
                <w:lang w:val="en-US" w:eastAsia="th-TH"/>
              </w:rPr>
              <w:t>132,599,489</w:t>
            </w:r>
          </w:p>
        </w:tc>
        <w:tc>
          <w:tcPr>
            <w:tcW w:w="236" w:type="dxa"/>
          </w:tcPr>
          <w:p w14:paraId="4C1FB8C4" w14:textId="77777777" w:rsidR="00E357DD" w:rsidRPr="00880EEB" w:rsidRDefault="00E357DD" w:rsidP="00E357DD">
            <w:pPr>
              <w:tabs>
                <w:tab w:val="decimal" w:pos="1062"/>
              </w:tabs>
              <w:spacing w:line="240" w:lineRule="atLeast"/>
              <w:ind w:left="-117" w:right="-108"/>
              <w:jc w:val="right"/>
              <w:rPr>
                <w:rFonts w:cs="Times New Roman"/>
                <w:color w:val="000000"/>
                <w:szCs w:val="22"/>
              </w:rPr>
            </w:pPr>
          </w:p>
        </w:tc>
        <w:tc>
          <w:tcPr>
            <w:tcW w:w="1382" w:type="dxa"/>
            <w:gridSpan w:val="2"/>
          </w:tcPr>
          <w:p w14:paraId="7800026E" w14:textId="1CA95C32" w:rsidR="00E357DD" w:rsidRPr="00AA6956" w:rsidRDefault="002F6399" w:rsidP="003C7539">
            <w:pPr>
              <w:tabs>
                <w:tab w:val="decimal" w:pos="1079"/>
              </w:tabs>
              <w:spacing w:line="240" w:lineRule="atLeast"/>
              <w:ind w:right="-800"/>
              <w:rPr>
                <w:rFonts w:cstheme="minorBidi"/>
                <w:color w:val="000000"/>
                <w:szCs w:val="28"/>
                <w:lang w:bidi="th-TH"/>
              </w:rPr>
            </w:pPr>
            <w:r w:rsidRPr="002F6399">
              <w:rPr>
                <w:rFonts w:cstheme="minorBidi"/>
                <w:color w:val="000000"/>
                <w:szCs w:val="28"/>
                <w:lang w:bidi="th-TH"/>
              </w:rPr>
              <w:t>141,088,417</w:t>
            </w:r>
          </w:p>
        </w:tc>
        <w:tc>
          <w:tcPr>
            <w:tcW w:w="243" w:type="dxa"/>
            <w:vAlign w:val="bottom"/>
          </w:tcPr>
          <w:p w14:paraId="336A1DE3" w14:textId="77777777" w:rsidR="00E357DD" w:rsidRPr="00880EEB" w:rsidRDefault="00E357DD" w:rsidP="00E357DD">
            <w:pPr>
              <w:spacing w:line="240" w:lineRule="atLeast"/>
              <w:ind w:left="-117" w:right="-108"/>
              <w:rPr>
                <w:rFonts w:cs="Times New Roman"/>
                <w:snapToGrid w:val="0"/>
                <w:szCs w:val="22"/>
                <w:lang w:eastAsia="th-TH" w:bidi="th-TH"/>
              </w:rPr>
            </w:pPr>
          </w:p>
        </w:tc>
        <w:tc>
          <w:tcPr>
            <w:tcW w:w="1260" w:type="dxa"/>
          </w:tcPr>
          <w:p w14:paraId="090964E9" w14:textId="2B8D8CF3" w:rsidR="00E357DD" w:rsidRPr="003C7539" w:rsidRDefault="00E357DD" w:rsidP="003C7539">
            <w:pPr>
              <w:tabs>
                <w:tab w:val="decimal" w:pos="1079"/>
              </w:tabs>
              <w:spacing w:line="240" w:lineRule="atLeast"/>
              <w:ind w:left="-117" w:right="-17"/>
              <w:rPr>
                <w:rFonts w:cs="Times New Roman"/>
                <w:color w:val="000000"/>
                <w:szCs w:val="22"/>
              </w:rPr>
            </w:pPr>
            <w:r w:rsidRPr="003C7539">
              <w:rPr>
                <w:rFonts w:cs="Times New Roman"/>
                <w:color w:val="000000"/>
                <w:szCs w:val="22"/>
              </w:rPr>
              <w:t>132,818,643</w:t>
            </w:r>
          </w:p>
        </w:tc>
      </w:tr>
      <w:tr w:rsidR="00E357DD" w:rsidRPr="00880EEB" w14:paraId="307293A2" w14:textId="77777777" w:rsidTr="00E357DD">
        <w:tc>
          <w:tcPr>
            <w:tcW w:w="3240" w:type="dxa"/>
            <w:vAlign w:val="bottom"/>
          </w:tcPr>
          <w:p w14:paraId="2FE0029E" w14:textId="77777777" w:rsidR="00E357DD" w:rsidRPr="00880EEB" w:rsidRDefault="00E357DD" w:rsidP="00E357DD">
            <w:pPr>
              <w:tabs>
                <w:tab w:val="left" w:pos="162"/>
              </w:tabs>
              <w:spacing w:line="240" w:lineRule="atLeast"/>
              <w:jc w:val="both"/>
              <w:rPr>
                <w:rFonts w:cs="Times New Roman"/>
                <w:b/>
                <w:bCs/>
                <w:szCs w:val="22"/>
              </w:rPr>
            </w:pPr>
            <w:r w:rsidRPr="00880EEB">
              <w:rPr>
                <w:rFonts w:cs="Times New Roman"/>
                <w:b/>
                <w:bCs/>
                <w:szCs w:val="22"/>
              </w:rPr>
              <w:t>Total</w:t>
            </w:r>
          </w:p>
        </w:tc>
        <w:tc>
          <w:tcPr>
            <w:tcW w:w="1323" w:type="dxa"/>
            <w:tcBorders>
              <w:top w:val="single" w:sz="4" w:space="0" w:color="auto"/>
              <w:bottom w:val="double" w:sz="4" w:space="0" w:color="auto"/>
            </w:tcBorders>
          </w:tcPr>
          <w:p w14:paraId="3FD129A3" w14:textId="1D9A1EA8" w:rsidR="00E357DD" w:rsidRPr="00AA6956" w:rsidRDefault="002F6399" w:rsidP="00E357DD">
            <w:pPr>
              <w:tabs>
                <w:tab w:val="decimal" w:pos="1079"/>
              </w:tabs>
              <w:spacing w:line="240" w:lineRule="atLeast"/>
              <w:ind w:left="-126" w:right="-108"/>
              <w:rPr>
                <w:rFonts w:cstheme="minorBidi"/>
                <w:b/>
                <w:bCs/>
                <w:snapToGrid w:val="0"/>
                <w:szCs w:val="28"/>
                <w:lang w:eastAsia="th-TH" w:bidi="th-TH"/>
              </w:rPr>
            </w:pPr>
            <w:r w:rsidRPr="002F6399">
              <w:rPr>
                <w:rFonts w:cstheme="minorBidi"/>
                <w:b/>
                <w:bCs/>
                <w:snapToGrid w:val="0"/>
                <w:szCs w:val="28"/>
                <w:lang w:eastAsia="th-TH" w:bidi="th-TH"/>
              </w:rPr>
              <w:t>140,896,133</w:t>
            </w:r>
          </w:p>
        </w:tc>
        <w:tc>
          <w:tcPr>
            <w:tcW w:w="236" w:type="dxa"/>
          </w:tcPr>
          <w:p w14:paraId="56371B92" w14:textId="77777777" w:rsidR="00E357DD" w:rsidRPr="00880EEB" w:rsidRDefault="00E357DD" w:rsidP="00E357DD">
            <w:pPr>
              <w:tabs>
                <w:tab w:val="decimal" w:pos="1079"/>
              </w:tabs>
              <w:spacing w:line="240" w:lineRule="atLeast"/>
              <w:ind w:left="-126" w:right="-108"/>
              <w:rPr>
                <w:rFonts w:cs="Times New Roman"/>
                <w:b/>
                <w:bCs/>
                <w:snapToGrid w:val="0"/>
                <w:szCs w:val="22"/>
                <w:lang w:eastAsia="th-TH"/>
              </w:rPr>
            </w:pPr>
          </w:p>
        </w:tc>
        <w:tc>
          <w:tcPr>
            <w:tcW w:w="1323" w:type="dxa"/>
            <w:tcBorders>
              <w:top w:val="single" w:sz="4" w:space="0" w:color="auto"/>
              <w:bottom w:val="double" w:sz="4" w:space="0" w:color="auto"/>
            </w:tcBorders>
          </w:tcPr>
          <w:p w14:paraId="1B298336" w14:textId="4D86287B" w:rsidR="00E357DD" w:rsidRPr="00880EEB" w:rsidRDefault="00E357DD" w:rsidP="00E357DD">
            <w:pPr>
              <w:tabs>
                <w:tab w:val="decimal" w:pos="1079"/>
              </w:tabs>
              <w:spacing w:line="240" w:lineRule="atLeast"/>
              <w:ind w:left="-126" w:right="-108"/>
              <w:rPr>
                <w:rFonts w:cs="Times New Roman"/>
                <w:b/>
                <w:bCs/>
                <w:snapToGrid w:val="0"/>
                <w:szCs w:val="22"/>
                <w:lang w:eastAsia="th-TH"/>
              </w:rPr>
            </w:pPr>
            <w:r w:rsidRPr="0025633C">
              <w:rPr>
                <w:rFonts w:cs="Times New Roman"/>
                <w:b/>
                <w:bCs/>
                <w:snapToGrid w:val="0"/>
                <w:szCs w:val="22"/>
                <w:lang w:eastAsia="th-TH"/>
              </w:rPr>
              <w:t>132,599,489</w:t>
            </w:r>
          </w:p>
        </w:tc>
        <w:tc>
          <w:tcPr>
            <w:tcW w:w="236" w:type="dxa"/>
          </w:tcPr>
          <w:p w14:paraId="229B79EC" w14:textId="77777777" w:rsidR="00E357DD" w:rsidRPr="00880EEB" w:rsidRDefault="00E357DD" w:rsidP="00E357DD">
            <w:pPr>
              <w:tabs>
                <w:tab w:val="decimal" w:pos="1062"/>
              </w:tabs>
              <w:spacing w:line="240" w:lineRule="atLeast"/>
              <w:ind w:left="-117" w:right="-108"/>
              <w:jc w:val="right"/>
              <w:rPr>
                <w:rFonts w:cs="Times New Roman"/>
                <w:b/>
                <w:bCs/>
                <w:color w:val="000000"/>
                <w:szCs w:val="22"/>
              </w:rPr>
            </w:pPr>
          </w:p>
        </w:tc>
        <w:tc>
          <w:tcPr>
            <w:tcW w:w="1382" w:type="dxa"/>
            <w:gridSpan w:val="2"/>
            <w:tcBorders>
              <w:top w:val="single" w:sz="4" w:space="0" w:color="auto"/>
              <w:bottom w:val="double" w:sz="4" w:space="0" w:color="auto"/>
            </w:tcBorders>
          </w:tcPr>
          <w:p w14:paraId="41A11B44" w14:textId="43E57602" w:rsidR="00E357DD" w:rsidRPr="00AA6956" w:rsidRDefault="002F6399" w:rsidP="003C7539">
            <w:pPr>
              <w:tabs>
                <w:tab w:val="decimal" w:pos="1079"/>
              </w:tabs>
              <w:spacing w:line="240" w:lineRule="atLeast"/>
              <w:ind w:right="-800"/>
              <w:rPr>
                <w:rFonts w:cstheme="minorBidi"/>
                <w:b/>
                <w:bCs/>
                <w:color w:val="000000"/>
                <w:szCs w:val="22"/>
                <w:lang w:bidi="th-TH"/>
              </w:rPr>
            </w:pPr>
            <w:r w:rsidRPr="002F6399">
              <w:rPr>
                <w:rFonts w:cstheme="minorBidi"/>
                <w:b/>
                <w:bCs/>
                <w:color w:val="000000"/>
                <w:szCs w:val="22"/>
                <w:lang w:bidi="th-TH"/>
              </w:rPr>
              <w:t>141,088,417</w:t>
            </w:r>
          </w:p>
        </w:tc>
        <w:tc>
          <w:tcPr>
            <w:tcW w:w="243" w:type="dxa"/>
            <w:vAlign w:val="bottom"/>
          </w:tcPr>
          <w:p w14:paraId="5C9FD2F2" w14:textId="77777777" w:rsidR="00E357DD" w:rsidRPr="00880EEB" w:rsidRDefault="00E357DD" w:rsidP="00E357DD">
            <w:pPr>
              <w:spacing w:line="240" w:lineRule="atLeast"/>
              <w:ind w:right="-108"/>
              <w:rPr>
                <w:rFonts w:cs="Times New Roman"/>
                <w:b/>
                <w:bCs/>
                <w:snapToGrid w:val="0"/>
                <w:szCs w:val="22"/>
                <w:lang w:eastAsia="th-TH" w:bidi="th-TH"/>
              </w:rPr>
            </w:pPr>
          </w:p>
        </w:tc>
        <w:tc>
          <w:tcPr>
            <w:tcW w:w="1260" w:type="dxa"/>
            <w:tcBorders>
              <w:top w:val="single" w:sz="4" w:space="0" w:color="auto"/>
              <w:bottom w:val="double" w:sz="4" w:space="0" w:color="auto"/>
            </w:tcBorders>
          </w:tcPr>
          <w:p w14:paraId="7A6C868C" w14:textId="73098B02" w:rsidR="00E357DD" w:rsidRPr="003C7539" w:rsidRDefault="00E357DD" w:rsidP="003C7539">
            <w:pPr>
              <w:tabs>
                <w:tab w:val="decimal" w:pos="1079"/>
              </w:tabs>
              <w:spacing w:line="240" w:lineRule="atLeast"/>
              <w:ind w:left="-117" w:right="-17"/>
              <w:rPr>
                <w:rFonts w:cs="Times New Roman"/>
                <w:b/>
                <w:bCs/>
                <w:color w:val="000000"/>
                <w:szCs w:val="22"/>
              </w:rPr>
            </w:pPr>
            <w:r w:rsidRPr="003C7539">
              <w:rPr>
                <w:rFonts w:cs="Times New Roman"/>
                <w:b/>
                <w:bCs/>
                <w:color w:val="000000"/>
                <w:szCs w:val="22"/>
              </w:rPr>
              <w:t>132,818,643</w:t>
            </w:r>
          </w:p>
        </w:tc>
      </w:tr>
    </w:tbl>
    <w:p w14:paraId="6139533D" w14:textId="11BB36E5" w:rsidR="00752564" w:rsidRDefault="00752564" w:rsidP="00A75EAC">
      <w:pPr>
        <w:pStyle w:val="Heading1"/>
        <w:numPr>
          <w:ilvl w:val="0"/>
          <w:numId w:val="0"/>
        </w:numPr>
        <w:spacing w:before="0" w:after="0" w:line="240" w:lineRule="exact"/>
        <w:ind w:left="549" w:hanging="549"/>
        <w:rPr>
          <w:rFonts w:cs="Times New Roman"/>
          <w:b w:val="0"/>
          <w:bCs/>
          <w:i w:val="0"/>
          <w:sz w:val="22"/>
          <w:szCs w:val="18"/>
        </w:rPr>
      </w:pPr>
    </w:p>
    <w:p w14:paraId="5635B65F" w14:textId="77777777" w:rsidR="00752564" w:rsidRDefault="00752564">
      <w:pPr>
        <w:rPr>
          <w:rFonts w:cs="Times New Roman"/>
          <w:bCs/>
          <w:szCs w:val="18"/>
        </w:rPr>
      </w:pPr>
      <w:r>
        <w:rPr>
          <w:rFonts w:cs="Times New Roman"/>
          <w:b/>
          <w:bCs/>
          <w:i/>
          <w:szCs w:val="18"/>
        </w:rPr>
        <w:br w:type="page"/>
      </w:r>
    </w:p>
    <w:p w14:paraId="6B45CFF8" w14:textId="6FEBCB5D" w:rsidR="1F65BEE2" w:rsidRPr="0012708E" w:rsidRDefault="4FFF8097" w:rsidP="00A75EAC">
      <w:pPr>
        <w:pStyle w:val="Heading1"/>
        <w:numPr>
          <w:ilvl w:val="0"/>
          <w:numId w:val="0"/>
        </w:numPr>
        <w:spacing w:before="0" w:after="0" w:line="240" w:lineRule="exact"/>
        <w:ind w:left="549" w:hanging="549"/>
        <w:rPr>
          <w:rFonts w:cs="Times New Roman"/>
          <w:i w:val="0"/>
        </w:rPr>
      </w:pPr>
      <w:r w:rsidRPr="0012708E">
        <w:rPr>
          <w:rFonts w:cs="Times New Roman"/>
          <w:i w:val="0"/>
        </w:rPr>
        <w:t>2</w:t>
      </w:r>
      <w:r w:rsidR="00044972">
        <w:rPr>
          <w:rFonts w:cs="Times New Roman"/>
          <w:i w:val="0"/>
        </w:rPr>
        <w:t>0</w:t>
      </w:r>
      <w:r w:rsidR="00881FA5" w:rsidRPr="0012708E">
        <w:rPr>
          <w:rFonts w:cs="Times New Roman"/>
        </w:rPr>
        <w:tab/>
      </w:r>
      <w:r w:rsidR="2D5542D1" w:rsidRPr="0012708E">
        <w:rPr>
          <w:rFonts w:cs="Times New Roman"/>
          <w:i w:val="0"/>
        </w:rPr>
        <w:t>Interbank and money market items (liabilities)</w:t>
      </w:r>
      <w:r w:rsidR="1F65BEE2" w:rsidRPr="0012708E">
        <w:rPr>
          <w:rFonts w:cs="Times New Roman"/>
          <w:szCs w:val="22"/>
        </w:rPr>
        <w:t xml:space="preserve"> </w:t>
      </w:r>
    </w:p>
    <w:p w14:paraId="33B3D8D0" w14:textId="26B52986" w:rsidR="009E1F96" w:rsidRPr="0012708E" w:rsidRDefault="009E1F96" w:rsidP="00A75EAC">
      <w:pPr>
        <w:pStyle w:val="BodyText"/>
        <w:spacing w:after="0" w:line="240" w:lineRule="exact"/>
        <w:rPr>
          <w:rFonts w:cs="Times New Roman"/>
          <w:szCs w:val="22"/>
          <w:lang w:val="en-GB"/>
        </w:rPr>
      </w:pPr>
    </w:p>
    <w:tbl>
      <w:tblPr>
        <w:tblW w:w="9189" w:type="dxa"/>
        <w:tblInd w:w="441" w:type="dxa"/>
        <w:tblLayout w:type="fixed"/>
        <w:tblCellMar>
          <w:left w:w="79" w:type="dxa"/>
          <w:right w:w="79" w:type="dxa"/>
        </w:tblCellMar>
        <w:tblLook w:val="0000" w:firstRow="0" w:lastRow="0" w:firstColumn="0" w:lastColumn="0" w:noHBand="0" w:noVBand="0"/>
      </w:tblPr>
      <w:tblGrid>
        <w:gridCol w:w="6219"/>
        <w:gridCol w:w="1440"/>
        <w:gridCol w:w="180"/>
        <w:gridCol w:w="1350"/>
      </w:tblGrid>
      <w:tr w:rsidR="009E1F96" w:rsidRPr="00880EEB" w14:paraId="6CEA218A" w14:textId="77777777" w:rsidTr="00EC65EE">
        <w:trPr>
          <w:cantSplit/>
          <w:tblHeader/>
        </w:trPr>
        <w:tc>
          <w:tcPr>
            <w:tcW w:w="6219" w:type="dxa"/>
          </w:tcPr>
          <w:p w14:paraId="1591796F" w14:textId="77777777" w:rsidR="009E1F96" w:rsidRPr="00880EEB" w:rsidRDefault="009E1F96" w:rsidP="00A75EAC">
            <w:pPr>
              <w:pStyle w:val="acctfourfigures"/>
              <w:spacing w:line="240" w:lineRule="exact"/>
              <w:ind w:right="-79"/>
              <w:rPr>
                <w:rFonts w:cs="Times New Roman"/>
                <w:szCs w:val="22"/>
              </w:rPr>
            </w:pPr>
          </w:p>
        </w:tc>
        <w:tc>
          <w:tcPr>
            <w:tcW w:w="2970" w:type="dxa"/>
            <w:gridSpan w:val="3"/>
            <w:vAlign w:val="bottom"/>
          </w:tcPr>
          <w:p w14:paraId="08EC50F3" w14:textId="77777777" w:rsidR="009E1F96" w:rsidRPr="00880EEB" w:rsidRDefault="009E1F96" w:rsidP="00A75EAC">
            <w:pPr>
              <w:spacing w:line="240" w:lineRule="exact"/>
              <w:ind w:left="-108" w:right="-108"/>
              <w:jc w:val="center"/>
              <w:rPr>
                <w:rFonts w:cs="Times New Roman"/>
                <w:b/>
                <w:bCs/>
                <w:szCs w:val="22"/>
              </w:rPr>
            </w:pPr>
            <w:r w:rsidRPr="00880EEB">
              <w:rPr>
                <w:rFonts w:cs="Times New Roman"/>
                <w:b/>
                <w:bCs/>
                <w:szCs w:val="22"/>
              </w:rPr>
              <w:t>Consolidated and the Bank</w:t>
            </w:r>
          </w:p>
        </w:tc>
      </w:tr>
      <w:tr w:rsidR="00B41DCA" w:rsidRPr="00880EEB" w14:paraId="30206170" w14:textId="77777777" w:rsidTr="00EC65EE">
        <w:trPr>
          <w:cantSplit/>
          <w:tblHeader/>
        </w:trPr>
        <w:tc>
          <w:tcPr>
            <w:tcW w:w="6219" w:type="dxa"/>
          </w:tcPr>
          <w:p w14:paraId="01E5A423" w14:textId="77777777" w:rsidR="00B41DCA" w:rsidRPr="00880EEB" w:rsidRDefault="00B41DCA" w:rsidP="00A75EAC">
            <w:pPr>
              <w:pStyle w:val="acctfourfigures"/>
              <w:spacing w:line="240" w:lineRule="exact"/>
              <w:ind w:right="-79"/>
              <w:rPr>
                <w:rFonts w:cs="Times New Roman"/>
                <w:szCs w:val="22"/>
                <w:cs/>
                <w:lang w:bidi="th-TH"/>
              </w:rPr>
            </w:pPr>
          </w:p>
        </w:tc>
        <w:tc>
          <w:tcPr>
            <w:tcW w:w="1440" w:type="dxa"/>
            <w:vAlign w:val="bottom"/>
          </w:tcPr>
          <w:p w14:paraId="61D68E82" w14:textId="140B7260" w:rsidR="00B41DCA" w:rsidRDefault="00B41DCA" w:rsidP="00A75EAC">
            <w:pPr>
              <w:spacing w:line="240" w:lineRule="exact"/>
              <w:ind w:left="-108" w:right="-108"/>
              <w:jc w:val="center"/>
              <w:rPr>
                <w:rFonts w:cs="Times New Roman"/>
                <w:szCs w:val="22"/>
              </w:rPr>
            </w:pPr>
            <w:r>
              <w:rPr>
                <w:rFonts w:cs="Times New Roman"/>
                <w:szCs w:val="22"/>
              </w:rPr>
              <w:t xml:space="preserve">30 June </w:t>
            </w:r>
          </w:p>
        </w:tc>
        <w:tc>
          <w:tcPr>
            <w:tcW w:w="180" w:type="dxa"/>
            <w:vAlign w:val="bottom"/>
          </w:tcPr>
          <w:p w14:paraId="7F25E91E" w14:textId="77777777" w:rsidR="00B41DCA" w:rsidRPr="00880EEB" w:rsidRDefault="00B41DCA" w:rsidP="00A75EAC">
            <w:pPr>
              <w:spacing w:line="240" w:lineRule="exact"/>
              <w:ind w:left="-108" w:right="-108"/>
              <w:rPr>
                <w:rFonts w:cs="Times New Roman"/>
                <w:szCs w:val="22"/>
                <w:rtl/>
                <w:cs/>
              </w:rPr>
            </w:pPr>
          </w:p>
        </w:tc>
        <w:tc>
          <w:tcPr>
            <w:tcW w:w="1350" w:type="dxa"/>
            <w:vAlign w:val="bottom"/>
          </w:tcPr>
          <w:p w14:paraId="6C6D1736" w14:textId="5B88DE26" w:rsidR="00B41DCA" w:rsidRDefault="00B41DCA" w:rsidP="00A75EAC">
            <w:pPr>
              <w:spacing w:line="240" w:lineRule="exact"/>
              <w:ind w:left="-108" w:right="-108"/>
              <w:jc w:val="center"/>
              <w:rPr>
                <w:rFonts w:cs="Times New Roman"/>
                <w:szCs w:val="22"/>
              </w:rPr>
            </w:pPr>
            <w:r>
              <w:rPr>
                <w:rFonts w:cs="Times New Roman"/>
                <w:szCs w:val="22"/>
              </w:rPr>
              <w:t>31 December</w:t>
            </w:r>
          </w:p>
        </w:tc>
      </w:tr>
      <w:tr w:rsidR="000F457F" w:rsidRPr="00880EEB" w14:paraId="013C5324" w14:textId="77777777" w:rsidTr="00EC65EE">
        <w:trPr>
          <w:cantSplit/>
          <w:tblHeader/>
        </w:trPr>
        <w:tc>
          <w:tcPr>
            <w:tcW w:w="6219" w:type="dxa"/>
          </w:tcPr>
          <w:p w14:paraId="1BCA1A21" w14:textId="77777777" w:rsidR="000F457F" w:rsidRPr="00880EEB" w:rsidRDefault="000F457F" w:rsidP="00A75EAC">
            <w:pPr>
              <w:pStyle w:val="acctfourfigures"/>
              <w:spacing w:line="240" w:lineRule="exact"/>
              <w:ind w:right="-79"/>
              <w:rPr>
                <w:rFonts w:cs="Times New Roman"/>
                <w:szCs w:val="22"/>
                <w:cs/>
                <w:lang w:bidi="th-TH"/>
              </w:rPr>
            </w:pPr>
          </w:p>
        </w:tc>
        <w:tc>
          <w:tcPr>
            <w:tcW w:w="1440" w:type="dxa"/>
            <w:vAlign w:val="bottom"/>
          </w:tcPr>
          <w:p w14:paraId="33591B36" w14:textId="68F4A6FE" w:rsidR="000F457F" w:rsidRPr="00880EEB" w:rsidRDefault="00C264A1" w:rsidP="00A75EAC">
            <w:pPr>
              <w:spacing w:line="240" w:lineRule="exact"/>
              <w:ind w:left="-108" w:right="-108"/>
              <w:jc w:val="center"/>
              <w:rPr>
                <w:rFonts w:cs="Times New Roman"/>
                <w:szCs w:val="22"/>
              </w:rPr>
            </w:pPr>
            <w:r>
              <w:rPr>
                <w:rFonts w:cs="Times New Roman"/>
                <w:szCs w:val="22"/>
              </w:rPr>
              <w:t>202</w:t>
            </w:r>
            <w:r w:rsidR="00B41DCA">
              <w:rPr>
                <w:rFonts w:cs="Times New Roman"/>
                <w:szCs w:val="22"/>
              </w:rPr>
              <w:t>5</w:t>
            </w:r>
          </w:p>
        </w:tc>
        <w:tc>
          <w:tcPr>
            <w:tcW w:w="180" w:type="dxa"/>
            <w:vAlign w:val="bottom"/>
          </w:tcPr>
          <w:p w14:paraId="7C75BB6F" w14:textId="77777777" w:rsidR="000F457F" w:rsidRPr="00880EEB" w:rsidRDefault="000F457F" w:rsidP="00A75EAC">
            <w:pPr>
              <w:spacing w:line="240" w:lineRule="exact"/>
              <w:ind w:left="-108" w:right="-108"/>
              <w:rPr>
                <w:rFonts w:cs="Times New Roman"/>
                <w:szCs w:val="22"/>
                <w:rtl/>
                <w:cs/>
              </w:rPr>
            </w:pPr>
          </w:p>
        </w:tc>
        <w:tc>
          <w:tcPr>
            <w:tcW w:w="1350" w:type="dxa"/>
            <w:vAlign w:val="bottom"/>
          </w:tcPr>
          <w:p w14:paraId="4BA482D7" w14:textId="6DCDACBD" w:rsidR="000F457F" w:rsidRPr="00880EEB" w:rsidRDefault="00C264A1" w:rsidP="00A75EAC">
            <w:pPr>
              <w:spacing w:line="240" w:lineRule="exact"/>
              <w:ind w:left="-108" w:right="-108"/>
              <w:jc w:val="center"/>
              <w:rPr>
                <w:rFonts w:cs="Times New Roman"/>
                <w:szCs w:val="22"/>
              </w:rPr>
            </w:pPr>
            <w:r>
              <w:rPr>
                <w:rFonts w:cs="Times New Roman"/>
                <w:szCs w:val="22"/>
              </w:rPr>
              <w:t>202</w:t>
            </w:r>
            <w:r w:rsidR="00B41DCA">
              <w:rPr>
                <w:rFonts w:cs="Times New Roman"/>
                <w:szCs w:val="22"/>
              </w:rPr>
              <w:t>4</w:t>
            </w:r>
          </w:p>
        </w:tc>
      </w:tr>
      <w:tr w:rsidR="000F457F" w:rsidRPr="00880EEB" w14:paraId="2460E1AE" w14:textId="77777777" w:rsidTr="00EC65EE">
        <w:trPr>
          <w:cantSplit/>
          <w:trHeight w:val="70"/>
        </w:trPr>
        <w:tc>
          <w:tcPr>
            <w:tcW w:w="6219" w:type="dxa"/>
          </w:tcPr>
          <w:p w14:paraId="18438BBB" w14:textId="77777777" w:rsidR="000F457F" w:rsidRPr="00880EEB" w:rsidRDefault="000F457F" w:rsidP="00A75EAC">
            <w:pPr>
              <w:spacing w:line="240" w:lineRule="exact"/>
              <w:ind w:right="-79"/>
              <w:rPr>
                <w:rFonts w:cs="Times New Roman"/>
                <w:szCs w:val="22"/>
                <w:lang w:bidi="th-TH"/>
              </w:rPr>
            </w:pPr>
          </w:p>
        </w:tc>
        <w:tc>
          <w:tcPr>
            <w:tcW w:w="2970" w:type="dxa"/>
            <w:gridSpan w:val="3"/>
          </w:tcPr>
          <w:p w14:paraId="72543ACE" w14:textId="77777777" w:rsidR="000F457F" w:rsidRPr="00880EEB" w:rsidRDefault="000F457F" w:rsidP="00A75EAC">
            <w:pPr>
              <w:pStyle w:val="acctfourfigures"/>
              <w:tabs>
                <w:tab w:val="clear" w:pos="765"/>
                <w:tab w:val="decimal" w:pos="922"/>
              </w:tabs>
              <w:spacing w:line="240" w:lineRule="exact"/>
              <w:ind w:right="-79"/>
              <w:jc w:val="center"/>
              <w:rPr>
                <w:rFonts w:cs="Times New Roman"/>
                <w:szCs w:val="22"/>
              </w:rPr>
            </w:pPr>
            <w:r w:rsidRPr="00880EEB">
              <w:rPr>
                <w:rFonts w:cs="Times New Roman"/>
                <w:i/>
                <w:iCs/>
                <w:szCs w:val="22"/>
              </w:rPr>
              <w:t>(in thousand Baht)</w:t>
            </w:r>
          </w:p>
        </w:tc>
      </w:tr>
      <w:tr w:rsidR="000F457F" w:rsidRPr="00880EEB" w14:paraId="2E488E2E" w14:textId="77777777" w:rsidTr="00EC65EE">
        <w:trPr>
          <w:cantSplit/>
          <w:trHeight w:val="70"/>
        </w:trPr>
        <w:tc>
          <w:tcPr>
            <w:tcW w:w="6219" w:type="dxa"/>
          </w:tcPr>
          <w:p w14:paraId="33BE98F8" w14:textId="77777777" w:rsidR="000F457F" w:rsidRPr="00880EEB" w:rsidRDefault="000F457F" w:rsidP="00A75EAC">
            <w:pPr>
              <w:spacing w:line="240" w:lineRule="exact"/>
              <w:ind w:right="-79"/>
              <w:rPr>
                <w:rFonts w:cs="Times New Roman"/>
                <w:b/>
                <w:bCs/>
                <w:i/>
                <w:iCs/>
                <w:szCs w:val="22"/>
                <w:lang w:bidi="th-TH"/>
              </w:rPr>
            </w:pPr>
            <w:r w:rsidRPr="00880EEB">
              <w:rPr>
                <w:rFonts w:cs="Times New Roman"/>
                <w:b/>
                <w:bCs/>
                <w:i/>
                <w:iCs/>
                <w:szCs w:val="22"/>
                <w:lang w:bidi="th-TH"/>
              </w:rPr>
              <w:t>Domestic</w:t>
            </w:r>
          </w:p>
        </w:tc>
        <w:tc>
          <w:tcPr>
            <w:tcW w:w="1440" w:type="dxa"/>
          </w:tcPr>
          <w:p w14:paraId="31FF23E2" w14:textId="77777777" w:rsidR="000F457F" w:rsidRPr="00880EEB" w:rsidRDefault="000F457F" w:rsidP="00A75EAC">
            <w:pPr>
              <w:pStyle w:val="acctfourfigures"/>
              <w:tabs>
                <w:tab w:val="clear" w:pos="765"/>
                <w:tab w:val="decimal" w:pos="1181"/>
              </w:tabs>
              <w:spacing w:line="240" w:lineRule="exact"/>
              <w:ind w:right="-79"/>
              <w:rPr>
                <w:rFonts w:cs="Times New Roman"/>
                <w:szCs w:val="22"/>
                <w:lang w:bidi="th-TH"/>
              </w:rPr>
            </w:pPr>
          </w:p>
        </w:tc>
        <w:tc>
          <w:tcPr>
            <w:tcW w:w="180" w:type="dxa"/>
          </w:tcPr>
          <w:p w14:paraId="24105B03" w14:textId="77777777" w:rsidR="000F457F" w:rsidRPr="00880EEB" w:rsidRDefault="000F457F" w:rsidP="00A75EAC">
            <w:pPr>
              <w:pStyle w:val="acctfourfigures"/>
              <w:tabs>
                <w:tab w:val="clear" w:pos="765"/>
                <w:tab w:val="decimal" w:pos="678"/>
                <w:tab w:val="decimal" w:pos="1181"/>
              </w:tabs>
              <w:spacing w:line="240" w:lineRule="exact"/>
              <w:ind w:right="-79"/>
              <w:rPr>
                <w:rFonts w:cs="Times New Roman"/>
                <w:szCs w:val="22"/>
                <w:lang w:bidi="th-TH"/>
              </w:rPr>
            </w:pPr>
          </w:p>
        </w:tc>
        <w:tc>
          <w:tcPr>
            <w:tcW w:w="1350" w:type="dxa"/>
          </w:tcPr>
          <w:p w14:paraId="228047A0" w14:textId="77777777" w:rsidR="000F457F" w:rsidRPr="00880EEB" w:rsidRDefault="000F457F" w:rsidP="00A75EAC">
            <w:pPr>
              <w:pStyle w:val="acctfourfigures"/>
              <w:tabs>
                <w:tab w:val="clear" w:pos="765"/>
                <w:tab w:val="decimal" w:pos="1181"/>
              </w:tabs>
              <w:spacing w:line="240" w:lineRule="exact"/>
              <w:ind w:right="-79"/>
              <w:rPr>
                <w:rFonts w:cs="Times New Roman"/>
                <w:szCs w:val="22"/>
                <w:lang w:bidi="th-TH"/>
              </w:rPr>
            </w:pPr>
          </w:p>
        </w:tc>
      </w:tr>
      <w:tr w:rsidR="00E5423B" w:rsidRPr="00880EEB" w14:paraId="74BBF8A1" w14:textId="77777777">
        <w:trPr>
          <w:cantSplit/>
          <w:trHeight w:val="236"/>
        </w:trPr>
        <w:tc>
          <w:tcPr>
            <w:tcW w:w="6219" w:type="dxa"/>
            <w:vAlign w:val="bottom"/>
          </w:tcPr>
          <w:p w14:paraId="3083585F" w14:textId="2539F5FE" w:rsidR="00E5423B" w:rsidRPr="00880EEB" w:rsidRDefault="00E5423B" w:rsidP="00E5423B">
            <w:pPr>
              <w:spacing w:line="240" w:lineRule="exact"/>
              <w:ind w:right="-79"/>
              <w:rPr>
                <w:rFonts w:cs="Times New Roman"/>
                <w:szCs w:val="22"/>
              </w:rPr>
            </w:pPr>
            <w:r w:rsidRPr="00880EEB">
              <w:rPr>
                <w:rFonts w:cs="Times New Roman"/>
                <w:szCs w:val="22"/>
              </w:rPr>
              <w:t>Bank of Thailand</w:t>
            </w:r>
          </w:p>
        </w:tc>
        <w:tc>
          <w:tcPr>
            <w:tcW w:w="1440" w:type="dxa"/>
          </w:tcPr>
          <w:p w14:paraId="39E2104D" w14:textId="11EA561B" w:rsidR="00E5423B" w:rsidRPr="00AA6956" w:rsidRDefault="00E5423B" w:rsidP="00E5423B">
            <w:pPr>
              <w:pStyle w:val="acctfourfigures"/>
              <w:tabs>
                <w:tab w:val="clear" w:pos="765"/>
                <w:tab w:val="decimal" w:pos="1167"/>
              </w:tabs>
              <w:spacing w:line="240" w:lineRule="exact"/>
              <w:ind w:right="-79"/>
              <w:rPr>
                <w:rFonts w:cs="Times New Roman"/>
                <w:snapToGrid w:val="0"/>
                <w:szCs w:val="22"/>
                <w:lang w:val="en-US" w:eastAsia="th-TH"/>
              </w:rPr>
            </w:pPr>
            <w:r>
              <w:rPr>
                <w:snapToGrid w:val="0"/>
                <w:lang w:eastAsia="th-TH"/>
              </w:rPr>
              <w:t>12,938,902</w:t>
            </w:r>
          </w:p>
        </w:tc>
        <w:tc>
          <w:tcPr>
            <w:tcW w:w="180" w:type="dxa"/>
          </w:tcPr>
          <w:p w14:paraId="30982102" w14:textId="77777777" w:rsidR="00E5423B" w:rsidRPr="00880EEB" w:rsidRDefault="00E5423B" w:rsidP="00E5423B">
            <w:pPr>
              <w:pStyle w:val="acctfourfigures"/>
              <w:tabs>
                <w:tab w:val="clear" w:pos="765"/>
                <w:tab w:val="decimal" w:pos="678"/>
                <w:tab w:val="decimal" w:pos="1181"/>
              </w:tabs>
              <w:spacing w:line="240" w:lineRule="exact"/>
              <w:ind w:right="-79"/>
              <w:rPr>
                <w:rFonts w:cs="Times New Roman"/>
                <w:szCs w:val="22"/>
                <w:lang w:bidi="th-TH"/>
              </w:rPr>
            </w:pPr>
          </w:p>
        </w:tc>
        <w:tc>
          <w:tcPr>
            <w:tcW w:w="1350" w:type="dxa"/>
          </w:tcPr>
          <w:p w14:paraId="573704B2" w14:textId="6EA09455" w:rsidR="00E5423B" w:rsidRPr="00880EEB" w:rsidRDefault="00E5423B" w:rsidP="00E5423B">
            <w:pPr>
              <w:pStyle w:val="acctfourfigures"/>
              <w:tabs>
                <w:tab w:val="clear" w:pos="765"/>
                <w:tab w:val="decimal" w:pos="1097"/>
              </w:tabs>
              <w:spacing w:line="240" w:lineRule="exact"/>
              <w:ind w:right="3"/>
              <w:rPr>
                <w:rFonts w:cs="Times New Roman"/>
                <w:szCs w:val="22"/>
                <w:lang w:bidi="th-TH"/>
              </w:rPr>
            </w:pPr>
            <w:r w:rsidRPr="00D2780C">
              <w:rPr>
                <w:rFonts w:cs="Times New Roman"/>
                <w:snapToGrid w:val="0"/>
                <w:szCs w:val="22"/>
                <w:lang w:eastAsia="th-TH"/>
              </w:rPr>
              <w:t>15,803,417</w:t>
            </w:r>
          </w:p>
        </w:tc>
      </w:tr>
      <w:tr w:rsidR="00E5423B" w:rsidRPr="00880EEB" w14:paraId="715761F8" w14:textId="77777777">
        <w:trPr>
          <w:cantSplit/>
          <w:trHeight w:val="70"/>
        </w:trPr>
        <w:tc>
          <w:tcPr>
            <w:tcW w:w="6219" w:type="dxa"/>
          </w:tcPr>
          <w:p w14:paraId="6A3E1BC4" w14:textId="77777777" w:rsidR="00E5423B" w:rsidRPr="00880EEB" w:rsidRDefault="00E5423B" w:rsidP="00E5423B">
            <w:pPr>
              <w:spacing w:line="240" w:lineRule="exact"/>
              <w:ind w:right="-79"/>
              <w:rPr>
                <w:rFonts w:cs="Times New Roman"/>
                <w:szCs w:val="22"/>
              </w:rPr>
            </w:pPr>
            <w:r w:rsidRPr="00880EEB">
              <w:rPr>
                <w:rFonts w:cs="Times New Roman"/>
                <w:szCs w:val="22"/>
              </w:rPr>
              <w:t xml:space="preserve">Specialised financial institutions </w:t>
            </w:r>
          </w:p>
        </w:tc>
        <w:tc>
          <w:tcPr>
            <w:tcW w:w="1440" w:type="dxa"/>
          </w:tcPr>
          <w:p w14:paraId="6BBC21F7" w14:textId="65F605F9" w:rsidR="00E5423B" w:rsidRPr="00880EEB" w:rsidRDefault="00E5423B" w:rsidP="00E5423B">
            <w:pPr>
              <w:pStyle w:val="acctfourfigures"/>
              <w:tabs>
                <w:tab w:val="clear" w:pos="765"/>
                <w:tab w:val="decimal" w:pos="1167"/>
              </w:tabs>
              <w:spacing w:line="240" w:lineRule="exact"/>
              <w:ind w:right="-79"/>
              <w:rPr>
                <w:rFonts w:cs="Times New Roman"/>
                <w:snapToGrid w:val="0"/>
                <w:szCs w:val="22"/>
                <w:lang w:eastAsia="th-TH"/>
              </w:rPr>
            </w:pPr>
            <w:r>
              <w:rPr>
                <w:snapToGrid w:val="0"/>
                <w:lang w:eastAsia="th-TH"/>
              </w:rPr>
              <w:t>2,468,260</w:t>
            </w:r>
          </w:p>
        </w:tc>
        <w:tc>
          <w:tcPr>
            <w:tcW w:w="180" w:type="dxa"/>
          </w:tcPr>
          <w:p w14:paraId="2B6FF2EC" w14:textId="77777777" w:rsidR="00E5423B" w:rsidRPr="00880EEB" w:rsidRDefault="00E5423B" w:rsidP="00E5423B">
            <w:pPr>
              <w:pStyle w:val="acctfourfigures"/>
              <w:tabs>
                <w:tab w:val="clear" w:pos="765"/>
                <w:tab w:val="decimal" w:pos="678"/>
                <w:tab w:val="decimal" w:pos="1181"/>
              </w:tabs>
              <w:spacing w:line="240" w:lineRule="exact"/>
              <w:ind w:right="-79"/>
              <w:rPr>
                <w:rFonts w:cs="Times New Roman"/>
                <w:szCs w:val="22"/>
                <w:lang w:bidi="th-TH"/>
              </w:rPr>
            </w:pPr>
          </w:p>
        </w:tc>
        <w:tc>
          <w:tcPr>
            <w:tcW w:w="1350" w:type="dxa"/>
          </w:tcPr>
          <w:p w14:paraId="00C71AAF" w14:textId="164688A0" w:rsidR="00E5423B" w:rsidRPr="00880EEB" w:rsidRDefault="00E5423B" w:rsidP="00E5423B">
            <w:pPr>
              <w:pStyle w:val="acctfourfigures"/>
              <w:tabs>
                <w:tab w:val="clear" w:pos="765"/>
                <w:tab w:val="decimal" w:pos="1097"/>
              </w:tabs>
              <w:spacing w:line="240" w:lineRule="exact"/>
              <w:ind w:right="3"/>
              <w:rPr>
                <w:rFonts w:cs="Times New Roman"/>
                <w:szCs w:val="22"/>
                <w:lang w:bidi="th-TH"/>
              </w:rPr>
            </w:pPr>
            <w:r w:rsidRPr="00D2780C">
              <w:rPr>
                <w:rFonts w:cs="Times New Roman"/>
                <w:snapToGrid w:val="0"/>
                <w:szCs w:val="22"/>
                <w:lang w:eastAsia="th-TH"/>
              </w:rPr>
              <w:t>467,447</w:t>
            </w:r>
          </w:p>
        </w:tc>
      </w:tr>
      <w:tr w:rsidR="00E5423B" w:rsidRPr="00880EEB" w14:paraId="63AB40D1" w14:textId="77777777">
        <w:trPr>
          <w:cantSplit/>
          <w:trHeight w:val="70"/>
        </w:trPr>
        <w:tc>
          <w:tcPr>
            <w:tcW w:w="6219" w:type="dxa"/>
          </w:tcPr>
          <w:p w14:paraId="4056625A" w14:textId="77777777" w:rsidR="00E5423B" w:rsidRPr="00880EEB" w:rsidRDefault="00E5423B" w:rsidP="00E5423B">
            <w:pPr>
              <w:spacing w:line="240" w:lineRule="exact"/>
              <w:ind w:right="-79"/>
              <w:rPr>
                <w:rFonts w:cs="Times New Roman"/>
                <w:szCs w:val="22"/>
              </w:rPr>
            </w:pPr>
            <w:r w:rsidRPr="00880EEB">
              <w:rPr>
                <w:rFonts w:cs="Times New Roman"/>
                <w:szCs w:val="22"/>
              </w:rPr>
              <w:t xml:space="preserve">Other financial institutions </w:t>
            </w:r>
          </w:p>
        </w:tc>
        <w:tc>
          <w:tcPr>
            <w:tcW w:w="1440" w:type="dxa"/>
          </w:tcPr>
          <w:p w14:paraId="4D07F46E" w14:textId="2A501C31" w:rsidR="00E5423B" w:rsidRPr="00880EEB" w:rsidRDefault="00E5423B" w:rsidP="00E5423B">
            <w:pPr>
              <w:pStyle w:val="acctfourfigures"/>
              <w:tabs>
                <w:tab w:val="clear" w:pos="765"/>
                <w:tab w:val="decimal" w:pos="1167"/>
              </w:tabs>
              <w:spacing w:line="240" w:lineRule="exact"/>
              <w:ind w:right="-79"/>
              <w:rPr>
                <w:rFonts w:cs="Times New Roman"/>
                <w:snapToGrid w:val="0"/>
                <w:szCs w:val="22"/>
                <w:lang w:eastAsia="th-TH"/>
              </w:rPr>
            </w:pPr>
            <w:r>
              <w:rPr>
                <w:snapToGrid w:val="0"/>
                <w:lang w:eastAsia="th-TH"/>
              </w:rPr>
              <w:t>519,218</w:t>
            </w:r>
          </w:p>
        </w:tc>
        <w:tc>
          <w:tcPr>
            <w:tcW w:w="180" w:type="dxa"/>
          </w:tcPr>
          <w:p w14:paraId="453902B7" w14:textId="77777777" w:rsidR="00E5423B" w:rsidRPr="00880EEB" w:rsidRDefault="00E5423B" w:rsidP="00E5423B">
            <w:pPr>
              <w:pStyle w:val="acctfourfigures"/>
              <w:tabs>
                <w:tab w:val="clear" w:pos="765"/>
                <w:tab w:val="decimal" w:pos="678"/>
                <w:tab w:val="decimal" w:pos="1181"/>
              </w:tabs>
              <w:spacing w:line="240" w:lineRule="exact"/>
              <w:ind w:right="-79"/>
              <w:rPr>
                <w:rFonts w:cs="Times New Roman"/>
                <w:szCs w:val="22"/>
                <w:lang w:bidi="th-TH"/>
              </w:rPr>
            </w:pPr>
          </w:p>
        </w:tc>
        <w:tc>
          <w:tcPr>
            <w:tcW w:w="1350" w:type="dxa"/>
          </w:tcPr>
          <w:p w14:paraId="372A0FC1" w14:textId="743200FB" w:rsidR="00E5423B" w:rsidRPr="00880EEB" w:rsidRDefault="00E5423B" w:rsidP="00E5423B">
            <w:pPr>
              <w:pStyle w:val="acctfourfigures"/>
              <w:tabs>
                <w:tab w:val="clear" w:pos="765"/>
                <w:tab w:val="decimal" w:pos="1097"/>
              </w:tabs>
              <w:spacing w:line="240" w:lineRule="exact"/>
              <w:ind w:right="-79"/>
              <w:rPr>
                <w:rFonts w:cs="Times New Roman"/>
                <w:szCs w:val="22"/>
                <w:lang w:bidi="th-TH"/>
              </w:rPr>
            </w:pPr>
            <w:r w:rsidRPr="00D2780C">
              <w:rPr>
                <w:rFonts w:cs="Times New Roman"/>
                <w:snapToGrid w:val="0"/>
                <w:szCs w:val="22"/>
                <w:lang w:eastAsia="th-TH"/>
              </w:rPr>
              <w:t>441,832</w:t>
            </w:r>
          </w:p>
        </w:tc>
      </w:tr>
      <w:tr w:rsidR="00E5423B" w:rsidRPr="00C65EB1" w14:paraId="3C7F2FF1" w14:textId="77777777">
        <w:trPr>
          <w:cantSplit/>
        </w:trPr>
        <w:tc>
          <w:tcPr>
            <w:tcW w:w="6219" w:type="dxa"/>
          </w:tcPr>
          <w:p w14:paraId="3BE28CBC" w14:textId="2C50CC68" w:rsidR="00E5423B" w:rsidRPr="00C65EB1" w:rsidRDefault="00E5423B" w:rsidP="00E5423B">
            <w:pPr>
              <w:spacing w:line="240" w:lineRule="exact"/>
              <w:ind w:right="-79"/>
              <w:rPr>
                <w:rFonts w:cs="Times New Roman"/>
                <w:b/>
                <w:bCs/>
                <w:szCs w:val="22"/>
              </w:rPr>
            </w:pPr>
            <w:r w:rsidRPr="00C65EB1">
              <w:rPr>
                <w:rFonts w:cs="Times New Roman"/>
                <w:b/>
                <w:bCs/>
                <w:szCs w:val="22"/>
              </w:rPr>
              <w:t>Total domestic</w:t>
            </w:r>
          </w:p>
        </w:tc>
        <w:tc>
          <w:tcPr>
            <w:tcW w:w="1440" w:type="dxa"/>
            <w:tcBorders>
              <w:top w:val="single" w:sz="4" w:space="0" w:color="auto"/>
              <w:bottom w:val="single" w:sz="4" w:space="0" w:color="auto"/>
            </w:tcBorders>
          </w:tcPr>
          <w:p w14:paraId="7D3DD6F8" w14:textId="5E564B81" w:rsidR="00E5423B" w:rsidRPr="00C65EB1" w:rsidRDefault="00E5423B" w:rsidP="00E5423B">
            <w:pPr>
              <w:pStyle w:val="acctfourfigures"/>
              <w:tabs>
                <w:tab w:val="clear" w:pos="765"/>
                <w:tab w:val="decimal" w:pos="1167"/>
              </w:tabs>
              <w:spacing w:line="240" w:lineRule="exact"/>
              <w:ind w:right="-79"/>
              <w:rPr>
                <w:rFonts w:cs="Times New Roman"/>
                <w:b/>
                <w:bCs/>
                <w:snapToGrid w:val="0"/>
                <w:szCs w:val="22"/>
                <w:lang w:eastAsia="th-TH"/>
              </w:rPr>
            </w:pPr>
            <w:r>
              <w:rPr>
                <w:b/>
                <w:bCs/>
                <w:snapToGrid w:val="0"/>
                <w:lang w:eastAsia="th-TH"/>
              </w:rPr>
              <w:t>15,926,380</w:t>
            </w:r>
          </w:p>
        </w:tc>
        <w:tc>
          <w:tcPr>
            <w:tcW w:w="180" w:type="dxa"/>
          </w:tcPr>
          <w:p w14:paraId="486CDDA8" w14:textId="77777777" w:rsidR="00E5423B" w:rsidRPr="00C65EB1" w:rsidRDefault="00E5423B" w:rsidP="00E5423B">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bottom w:val="single" w:sz="4" w:space="0" w:color="auto"/>
            </w:tcBorders>
          </w:tcPr>
          <w:p w14:paraId="13804FB9" w14:textId="237F229D" w:rsidR="00E5423B" w:rsidRPr="00C65EB1" w:rsidRDefault="00E5423B" w:rsidP="00E5423B">
            <w:pPr>
              <w:pStyle w:val="acctfourfigures"/>
              <w:tabs>
                <w:tab w:val="clear" w:pos="765"/>
                <w:tab w:val="decimal" w:pos="1097"/>
              </w:tabs>
              <w:spacing w:line="240" w:lineRule="exact"/>
              <w:ind w:right="-79"/>
              <w:rPr>
                <w:rFonts w:cs="Times New Roman"/>
                <w:b/>
                <w:bCs/>
                <w:szCs w:val="22"/>
                <w:lang w:bidi="th-TH"/>
              </w:rPr>
            </w:pPr>
            <w:r w:rsidRPr="00D2780C">
              <w:rPr>
                <w:rFonts w:cs="Times New Roman"/>
                <w:b/>
                <w:bCs/>
                <w:snapToGrid w:val="0"/>
                <w:szCs w:val="22"/>
                <w:lang w:eastAsia="th-TH"/>
              </w:rPr>
              <w:t>16,712,696</w:t>
            </w:r>
          </w:p>
        </w:tc>
      </w:tr>
      <w:tr w:rsidR="00E5423B" w:rsidRPr="00C65EB1" w14:paraId="41BDF0A1" w14:textId="77777777" w:rsidTr="00080F43">
        <w:trPr>
          <w:cantSplit/>
        </w:trPr>
        <w:tc>
          <w:tcPr>
            <w:tcW w:w="6219" w:type="dxa"/>
          </w:tcPr>
          <w:p w14:paraId="09C4026C" w14:textId="77777777" w:rsidR="00E5423B" w:rsidRPr="00C65EB1" w:rsidRDefault="00E5423B" w:rsidP="00E5423B">
            <w:pPr>
              <w:spacing w:line="240" w:lineRule="exact"/>
              <w:ind w:right="-79"/>
              <w:rPr>
                <w:rFonts w:cs="Times New Roman"/>
                <w:b/>
                <w:bCs/>
                <w:szCs w:val="22"/>
              </w:rPr>
            </w:pPr>
          </w:p>
        </w:tc>
        <w:tc>
          <w:tcPr>
            <w:tcW w:w="1440" w:type="dxa"/>
            <w:tcBorders>
              <w:top w:val="single" w:sz="4" w:space="0" w:color="auto"/>
            </w:tcBorders>
            <w:vAlign w:val="bottom"/>
          </w:tcPr>
          <w:p w14:paraId="3F9D9EBC" w14:textId="77777777" w:rsidR="00E5423B" w:rsidRPr="00C65EB1" w:rsidRDefault="00E5423B" w:rsidP="00E5423B">
            <w:pPr>
              <w:pStyle w:val="acctfourfigures"/>
              <w:tabs>
                <w:tab w:val="clear" w:pos="765"/>
                <w:tab w:val="decimal" w:pos="1167"/>
              </w:tabs>
              <w:spacing w:line="240" w:lineRule="exact"/>
              <w:ind w:right="-79"/>
              <w:rPr>
                <w:rFonts w:cs="Times New Roman"/>
                <w:b/>
                <w:bCs/>
                <w:snapToGrid w:val="0"/>
                <w:szCs w:val="22"/>
                <w:lang w:eastAsia="th-TH"/>
              </w:rPr>
            </w:pPr>
          </w:p>
        </w:tc>
        <w:tc>
          <w:tcPr>
            <w:tcW w:w="180" w:type="dxa"/>
          </w:tcPr>
          <w:p w14:paraId="1CDF604D" w14:textId="77777777" w:rsidR="00E5423B" w:rsidRPr="00C65EB1" w:rsidRDefault="00E5423B" w:rsidP="00E5423B">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tcBorders>
            <w:vAlign w:val="bottom"/>
          </w:tcPr>
          <w:p w14:paraId="407E20D2" w14:textId="77777777" w:rsidR="00E5423B" w:rsidRDefault="00E5423B" w:rsidP="00E5423B">
            <w:pPr>
              <w:pStyle w:val="acctfourfigures"/>
              <w:tabs>
                <w:tab w:val="clear" w:pos="765"/>
                <w:tab w:val="decimal" w:pos="1097"/>
              </w:tabs>
              <w:spacing w:line="240" w:lineRule="exact"/>
              <w:ind w:right="-79"/>
              <w:rPr>
                <w:b/>
                <w:bCs/>
                <w:snapToGrid w:val="0"/>
                <w:lang w:eastAsia="th-TH"/>
              </w:rPr>
            </w:pPr>
          </w:p>
        </w:tc>
      </w:tr>
      <w:tr w:rsidR="00E5423B" w:rsidRPr="00C65EB1" w14:paraId="091CE035" w14:textId="77777777" w:rsidTr="00080F43">
        <w:trPr>
          <w:cantSplit/>
        </w:trPr>
        <w:tc>
          <w:tcPr>
            <w:tcW w:w="6219" w:type="dxa"/>
          </w:tcPr>
          <w:p w14:paraId="0C3C377B" w14:textId="03761F6E" w:rsidR="00E5423B" w:rsidRPr="00C65EB1" w:rsidRDefault="00E5423B" w:rsidP="00E5423B">
            <w:pPr>
              <w:spacing w:line="240" w:lineRule="exact"/>
              <w:ind w:right="-79"/>
              <w:rPr>
                <w:rFonts w:cs="Times New Roman"/>
                <w:b/>
                <w:bCs/>
                <w:szCs w:val="22"/>
              </w:rPr>
            </w:pPr>
            <w:r w:rsidRPr="00AB5DFA">
              <w:rPr>
                <w:rFonts w:cs="Times New Roman"/>
                <w:b/>
                <w:bCs/>
                <w:i/>
                <w:iCs/>
                <w:szCs w:val="22"/>
                <w:lang w:bidi="th-TH"/>
              </w:rPr>
              <w:t>Foreign</w:t>
            </w:r>
          </w:p>
        </w:tc>
        <w:tc>
          <w:tcPr>
            <w:tcW w:w="1440" w:type="dxa"/>
          </w:tcPr>
          <w:p w14:paraId="7D291B48" w14:textId="77777777" w:rsidR="00E5423B" w:rsidRPr="00C65EB1" w:rsidRDefault="00E5423B" w:rsidP="00E5423B">
            <w:pPr>
              <w:pStyle w:val="acctfourfigures"/>
              <w:tabs>
                <w:tab w:val="clear" w:pos="765"/>
                <w:tab w:val="decimal" w:pos="1167"/>
              </w:tabs>
              <w:spacing w:line="240" w:lineRule="exact"/>
              <w:ind w:right="-79"/>
              <w:rPr>
                <w:rFonts w:cs="Times New Roman"/>
                <w:b/>
                <w:bCs/>
                <w:snapToGrid w:val="0"/>
                <w:szCs w:val="22"/>
                <w:lang w:eastAsia="th-TH"/>
              </w:rPr>
            </w:pPr>
          </w:p>
        </w:tc>
        <w:tc>
          <w:tcPr>
            <w:tcW w:w="180" w:type="dxa"/>
          </w:tcPr>
          <w:p w14:paraId="2D08A2CD" w14:textId="77777777" w:rsidR="00E5423B" w:rsidRPr="00C65EB1" w:rsidRDefault="00E5423B" w:rsidP="00E5423B">
            <w:pPr>
              <w:pStyle w:val="acctfourfigures"/>
              <w:tabs>
                <w:tab w:val="clear" w:pos="765"/>
                <w:tab w:val="decimal" w:pos="678"/>
              </w:tabs>
              <w:spacing w:line="240" w:lineRule="exact"/>
              <w:ind w:right="-79"/>
              <w:rPr>
                <w:rFonts w:cs="Times New Roman"/>
                <w:b/>
                <w:bCs/>
                <w:szCs w:val="22"/>
              </w:rPr>
            </w:pPr>
          </w:p>
        </w:tc>
        <w:tc>
          <w:tcPr>
            <w:tcW w:w="1350" w:type="dxa"/>
          </w:tcPr>
          <w:p w14:paraId="3F5A5FE0" w14:textId="77777777" w:rsidR="00E5423B" w:rsidRDefault="00E5423B" w:rsidP="00E5423B">
            <w:pPr>
              <w:pStyle w:val="acctfourfigures"/>
              <w:tabs>
                <w:tab w:val="clear" w:pos="765"/>
                <w:tab w:val="decimal" w:pos="1097"/>
              </w:tabs>
              <w:spacing w:line="240" w:lineRule="exact"/>
              <w:ind w:right="-79"/>
              <w:rPr>
                <w:b/>
                <w:bCs/>
                <w:snapToGrid w:val="0"/>
                <w:lang w:eastAsia="th-TH"/>
              </w:rPr>
            </w:pPr>
          </w:p>
        </w:tc>
      </w:tr>
      <w:tr w:rsidR="00E5423B" w:rsidRPr="00C65EB1" w14:paraId="0C8EB488" w14:textId="77777777">
        <w:trPr>
          <w:cantSplit/>
        </w:trPr>
        <w:tc>
          <w:tcPr>
            <w:tcW w:w="6219" w:type="dxa"/>
          </w:tcPr>
          <w:p w14:paraId="30512216" w14:textId="65A07A61" w:rsidR="00E5423B" w:rsidRPr="00C65EB1" w:rsidRDefault="00E5423B" w:rsidP="00E5423B">
            <w:pPr>
              <w:spacing w:line="240" w:lineRule="exact"/>
              <w:ind w:right="-79"/>
              <w:rPr>
                <w:rFonts w:cs="Times New Roman"/>
                <w:b/>
                <w:bCs/>
                <w:szCs w:val="22"/>
              </w:rPr>
            </w:pPr>
            <w:r w:rsidRPr="00AB5DFA">
              <w:rPr>
                <w:rFonts w:cs="Times New Roman"/>
                <w:szCs w:val="22"/>
              </w:rPr>
              <w:t xml:space="preserve">US Dollar </w:t>
            </w:r>
          </w:p>
        </w:tc>
        <w:tc>
          <w:tcPr>
            <w:tcW w:w="1440" w:type="dxa"/>
            <w:tcBorders>
              <w:bottom w:val="single" w:sz="4" w:space="0" w:color="auto"/>
            </w:tcBorders>
          </w:tcPr>
          <w:p w14:paraId="33956EC0" w14:textId="42CC3F31" w:rsidR="00E5423B" w:rsidRPr="00C65EB1" w:rsidRDefault="00E5423B" w:rsidP="00E5423B">
            <w:pPr>
              <w:pStyle w:val="acctfourfigures"/>
              <w:tabs>
                <w:tab w:val="clear" w:pos="765"/>
                <w:tab w:val="decimal" w:pos="1167"/>
              </w:tabs>
              <w:spacing w:line="240" w:lineRule="exact"/>
              <w:ind w:right="-79"/>
              <w:rPr>
                <w:rFonts w:cs="Times New Roman"/>
                <w:b/>
                <w:bCs/>
                <w:snapToGrid w:val="0"/>
                <w:szCs w:val="22"/>
                <w:lang w:eastAsia="th-TH"/>
              </w:rPr>
            </w:pPr>
            <w:r>
              <w:rPr>
                <w:snapToGrid w:val="0"/>
                <w:lang w:eastAsia="th-TH"/>
              </w:rPr>
              <w:t>3,402,447</w:t>
            </w:r>
          </w:p>
        </w:tc>
        <w:tc>
          <w:tcPr>
            <w:tcW w:w="180" w:type="dxa"/>
          </w:tcPr>
          <w:p w14:paraId="06C67D8A" w14:textId="77777777" w:rsidR="00E5423B" w:rsidRPr="00C65EB1" w:rsidRDefault="00E5423B" w:rsidP="00E5423B">
            <w:pPr>
              <w:pStyle w:val="acctfourfigures"/>
              <w:tabs>
                <w:tab w:val="clear" w:pos="765"/>
                <w:tab w:val="decimal" w:pos="678"/>
              </w:tabs>
              <w:spacing w:line="240" w:lineRule="exact"/>
              <w:ind w:right="-79"/>
              <w:rPr>
                <w:rFonts w:cs="Times New Roman"/>
                <w:b/>
                <w:bCs/>
                <w:szCs w:val="22"/>
              </w:rPr>
            </w:pPr>
          </w:p>
        </w:tc>
        <w:tc>
          <w:tcPr>
            <w:tcW w:w="1350" w:type="dxa"/>
            <w:tcBorders>
              <w:bottom w:val="single" w:sz="4" w:space="0" w:color="auto"/>
            </w:tcBorders>
          </w:tcPr>
          <w:p w14:paraId="07CADD0B" w14:textId="761B1A59" w:rsidR="00E5423B" w:rsidRDefault="00E5423B" w:rsidP="00E5423B">
            <w:pPr>
              <w:pStyle w:val="acctfourfigures"/>
              <w:tabs>
                <w:tab w:val="clear" w:pos="765"/>
                <w:tab w:val="decimal" w:pos="1097"/>
              </w:tabs>
              <w:spacing w:line="240" w:lineRule="exact"/>
              <w:ind w:right="-79"/>
              <w:rPr>
                <w:b/>
                <w:bCs/>
                <w:snapToGrid w:val="0"/>
                <w:lang w:eastAsia="th-TH"/>
              </w:rPr>
            </w:pPr>
            <w:r w:rsidRPr="00D2780C">
              <w:rPr>
                <w:rFonts w:cs="Times New Roman"/>
                <w:snapToGrid w:val="0"/>
                <w:szCs w:val="22"/>
                <w:lang w:eastAsia="th-TH"/>
              </w:rPr>
              <w:t>3,545,046</w:t>
            </w:r>
          </w:p>
        </w:tc>
      </w:tr>
      <w:tr w:rsidR="00E5423B" w:rsidRPr="00C65EB1" w14:paraId="7380DE38" w14:textId="77777777">
        <w:trPr>
          <w:cantSplit/>
        </w:trPr>
        <w:tc>
          <w:tcPr>
            <w:tcW w:w="6219" w:type="dxa"/>
          </w:tcPr>
          <w:p w14:paraId="1488CEEF" w14:textId="1BA02D49" w:rsidR="00E5423B" w:rsidRPr="00C65EB1" w:rsidRDefault="00E5423B" w:rsidP="00E5423B">
            <w:pPr>
              <w:spacing w:line="240" w:lineRule="exact"/>
              <w:ind w:right="-79"/>
              <w:rPr>
                <w:rFonts w:cs="Times New Roman"/>
                <w:b/>
                <w:bCs/>
                <w:szCs w:val="22"/>
              </w:rPr>
            </w:pPr>
            <w:r w:rsidRPr="00AB5DFA">
              <w:rPr>
                <w:rFonts w:cs="Times New Roman"/>
                <w:b/>
                <w:bCs/>
                <w:szCs w:val="22"/>
              </w:rPr>
              <w:t>Total foreign</w:t>
            </w:r>
          </w:p>
        </w:tc>
        <w:tc>
          <w:tcPr>
            <w:tcW w:w="1440" w:type="dxa"/>
            <w:tcBorders>
              <w:top w:val="single" w:sz="4" w:space="0" w:color="auto"/>
              <w:bottom w:val="single" w:sz="4" w:space="0" w:color="auto"/>
            </w:tcBorders>
          </w:tcPr>
          <w:p w14:paraId="5F7762D7" w14:textId="30A12414" w:rsidR="00E5423B" w:rsidRPr="00C65EB1" w:rsidRDefault="00E5423B" w:rsidP="00E5423B">
            <w:pPr>
              <w:pStyle w:val="acctfourfigures"/>
              <w:tabs>
                <w:tab w:val="clear" w:pos="765"/>
                <w:tab w:val="decimal" w:pos="1167"/>
              </w:tabs>
              <w:spacing w:line="240" w:lineRule="exact"/>
              <w:ind w:right="-79"/>
              <w:rPr>
                <w:rFonts w:cs="Times New Roman"/>
                <w:b/>
                <w:bCs/>
                <w:snapToGrid w:val="0"/>
                <w:szCs w:val="22"/>
                <w:lang w:eastAsia="th-TH"/>
              </w:rPr>
            </w:pPr>
            <w:r>
              <w:rPr>
                <w:b/>
                <w:bCs/>
                <w:snapToGrid w:val="0"/>
                <w:lang w:eastAsia="th-TH"/>
              </w:rPr>
              <w:t>3,402,447</w:t>
            </w:r>
          </w:p>
        </w:tc>
        <w:tc>
          <w:tcPr>
            <w:tcW w:w="180" w:type="dxa"/>
          </w:tcPr>
          <w:p w14:paraId="0217BEE8" w14:textId="77777777" w:rsidR="00E5423B" w:rsidRPr="00C65EB1" w:rsidRDefault="00E5423B" w:rsidP="00E5423B">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bottom w:val="single" w:sz="4" w:space="0" w:color="auto"/>
            </w:tcBorders>
          </w:tcPr>
          <w:p w14:paraId="640373DD" w14:textId="7C7209A9" w:rsidR="00E5423B" w:rsidRPr="000D2FE5" w:rsidRDefault="00E5423B" w:rsidP="00E5423B">
            <w:pPr>
              <w:pStyle w:val="acctfourfigures"/>
              <w:tabs>
                <w:tab w:val="clear" w:pos="765"/>
                <w:tab w:val="decimal" w:pos="1097"/>
              </w:tabs>
              <w:spacing w:line="240" w:lineRule="exact"/>
              <w:ind w:right="-79"/>
              <w:rPr>
                <w:b/>
                <w:bCs/>
                <w:snapToGrid w:val="0"/>
                <w:lang w:eastAsia="th-TH"/>
              </w:rPr>
            </w:pPr>
            <w:r w:rsidRPr="00D2780C">
              <w:rPr>
                <w:rFonts w:cs="Times New Roman"/>
                <w:b/>
                <w:bCs/>
                <w:snapToGrid w:val="0"/>
                <w:szCs w:val="22"/>
                <w:lang w:eastAsia="th-TH"/>
              </w:rPr>
              <w:t>3,545,046</w:t>
            </w:r>
          </w:p>
        </w:tc>
      </w:tr>
      <w:tr w:rsidR="00E5423B" w:rsidRPr="00C65EB1" w14:paraId="29BF0145" w14:textId="77777777">
        <w:trPr>
          <w:cantSplit/>
        </w:trPr>
        <w:tc>
          <w:tcPr>
            <w:tcW w:w="6219" w:type="dxa"/>
          </w:tcPr>
          <w:p w14:paraId="4F0037D9" w14:textId="77777777" w:rsidR="00E5423B" w:rsidRPr="00C65EB1" w:rsidRDefault="00E5423B" w:rsidP="00E5423B">
            <w:pPr>
              <w:spacing w:line="240" w:lineRule="exact"/>
              <w:ind w:right="-79"/>
              <w:rPr>
                <w:rFonts w:cs="Times New Roman"/>
                <w:b/>
                <w:bCs/>
                <w:szCs w:val="22"/>
              </w:rPr>
            </w:pPr>
          </w:p>
        </w:tc>
        <w:tc>
          <w:tcPr>
            <w:tcW w:w="1440" w:type="dxa"/>
            <w:tcBorders>
              <w:top w:val="single" w:sz="4" w:space="0" w:color="auto"/>
            </w:tcBorders>
          </w:tcPr>
          <w:p w14:paraId="566B4FC8" w14:textId="77777777" w:rsidR="00E5423B" w:rsidRPr="00C65EB1" w:rsidRDefault="00E5423B" w:rsidP="00E5423B">
            <w:pPr>
              <w:pStyle w:val="acctfourfigures"/>
              <w:tabs>
                <w:tab w:val="clear" w:pos="765"/>
                <w:tab w:val="decimal" w:pos="1167"/>
              </w:tabs>
              <w:spacing w:line="240" w:lineRule="exact"/>
              <w:ind w:right="-79"/>
              <w:rPr>
                <w:rFonts w:cs="Times New Roman"/>
                <w:b/>
                <w:bCs/>
                <w:snapToGrid w:val="0"/>
                <w:szCs w:val="22"/>
                <w:lang w:eastAsia="th-TH"/>
              </w:rPr>
            </w:pPr>
          </w:p>
        </w:tc>
        <w:tc>
          <w:tcPr>
            <w:tcW w:w="180" w:type="dxa"/>
          </w:tcPr>
          <w:p w14:paraId="6DE07E3A" w14:textId="77777777" w:rsidR="00E5423B" w:rsidRPr="00C65EB1" w:rsidRDefault="00E5423B" w:rsidP="00E5423B">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tcBorders>
          </w:tcPr>
          <w:p w14:paraId="5857575A" w14:textId="77777777" w:rsidR="00E5423B" w:rsidRDefault="00E5423B" w:rsidP="00E5423B">
            <w:pPr>
              <w:pStyle w:val="acctfourfigures"/>
              <w:tabs>
                <w:tab w:val="clear" w:pos="765"/>
                <w:tab w:val="decimal" w:pos="1097"/>
              </w:tabs>
              <w:spacing w:line="240" w:lineRule="exact"/>
              <w:ind w:right="-79"/>
              <w:rPr>
                <w:b/>
                <w:bCs/>
                <w:snapToGrid w:val="0"/>
                <w:lang w:eastAsia="th-TH"/>
              </w:rPr>
            </w:pPr>
          </w:p>
        </w:tc>
      </w:tr>
      <w:tr w:rsidR="00E5423B" w:rsidRPr="00C65EB1" w14:paraId="0FAE45D4" w14:textId="77777777">
        <w:trPr>
          <w:cantSplit/>
        </w:trPr>
        <w:tc>
          <w:tcPr>
            <w:tcW w:w="6219" w:type="dxa"/>
          </w:tcPr>
          <w:p w14:paraId="35DAA584" w14:textId="2040C58F" w:rsidR="00E5423B" w:rsidRPr="00C65EB1" w:rsidRDefault="00E5423B" w:rsidP="00E5423B">
            <w:pPr>
              <w:spacing w:line="240" w:lineRule="exact"/>
              <w:ind w:right="-79"/>
              <w:rPr>
                <w:rFonts w:cs="Times New Roman"/>
                <w:b/>
                <w:bCs/>
                <w:szCs w:val="22"/>
              </w:rPr>
            </w:pPr>
            <w:r w:rsidRPr="00AB5DFA">
              <w:rPr>
                <w:rFonts w:cs="Times New Roman"/>
                <w:b/>
                <w:bCs/>
                <w:szCs w:val="22"/>
              </w:rPr>
              <w:t>Total domestic and foreign</w:t>
            </w:r>
          </w:p>
        </w:tc>
        <w:tc>
          <w:tcPr>
            <w:tcW w:w="1440" w:type="dxa"/>
            <w:tcBorders>
              <w:bottom w:val="double" w:sz="4" w:space="0" w:color="auto"/>
            </w:tcBorders>
          </w:tcPr>
          <w:p w14:paraId="200C945E" w14:textId="6E55A933" w:rsidR="00E5423B" w:rsidRPr="00C65EB1" w:rsidRDefault="00E5423B" w:rsidP="00E5423B">
            <w:pPr>
              <w:pStyle w:val="acctfourfigures"/>
              <w:tabs>
                <w:tab w:val="clear" w:pos="765"/>
                <w:tab w:val="decimal" w:pos="1167"/>
              </w:tabs>
              <w:spacing w:line="240" w:lineRule="exact"/>
              <w:ind w:right="-79"/>
              <w:rPr>
                <w:rFonts w:cs="Times New Roman"/>
                <w:b/>
                <w:bCs/>
                <w:snapToGrid w:val="0"/>
                <w:szCs w:val="22"/>
                <w:lang w:eastAsia="th-TH"/>
              </w:rPr>
            </w:pPr>
            <w:r>
              <w:rPr>
                <w:b/>
                <w:bCs/>
                <w:snapToGrid w:val="0"/>
                <w:lang w:eastAsia="th-TH"/>
              </w:rPr>
              <w:t>19,328,827</w:t>
            </w:r>
          </w:p>
        </w:tc>
        <w:tc>
          <w:tcPr>
            <w:tcW w:w="180" w:type="dxa"/>
          </w:tcPr>
          <w:p w14:paraId="1DA4A4B4" w14:textId="77777777" w:rsidR="00E5423B" w:rsidRPr="00C65EB1" w:rsidRDefault="00E5423B" w:rsidP="00E5423B">
            <w:pPr>
              <w:pStyle w:val="acctfourfigures"/>
              <w:tabs>
                <w:tab w:val="clear" w:pos="765"/>
                <w:tab w:val="decimal" w:pos="678"/>
              </w:tabs>
              <w:spacing w:line="240" w:lineRule="exact"/>
              <w:ind w:right="-79"/>
              <w:rPr>
                <w:rFonts w:cs="Times New Roman"/>
                <w:b/>
                <w:bCs/>
                <w:szCs w:val="22"/>
              </w:rPr>
            </w:pPr>
          </w:p>
        </w:tc>
        <w:tc>
          <w:tcPr>
            <w:tcW w:w="1350" w:type="dxa"/>
            <w:tcBorders>
              <w:bottom w:val="double" w:sz="4" w:space="0" w:color="auto"/>
            </w:tcBorders>
          </w:tcPr>
          <w:p w14:paraId="504F5CF7" w14:textId="4217BF5E" w:rsidR="00E5423B" w:rsidRDefault="00E5423B" w:rsidP="00E5423B">
            <w:pPr>
              <w:pStyle w:val="acctfourfigures"/>
              <w:tabs>
                <w:tab w:val="clear" w:pos="765"/>
                <w:tab w:val="decimal" w:pos="1097"/>
              </w:tabs>
              <w:spacing w:line="240" w:lineRule="exact"/>
              <w:ind w:right="-79"/>
              <w:rPr>
                <w:b/>
                <w:bCs/>
                <w:snapToGrid w:val="0"/>
                <w:lang w:eastAsia="th-TH"/>
              </w:rPr>
            </w:pPr>
            <w:r w:rsidRPr="00D2780C">
              <w:rPr>
                <w:rFonts w:cs="Times New Roman"/>
                <w:b/>
                <w:bCs/>
                <w:snapToGrid w:val="0"/>
                <w:szCs w:val="22"/>
                <w:lang w:eastAsia="th-TH"/>
              </w:rPr>
              <w:t>20,257,742</w:t>
            </w:r>
          </w:p>
        </w:tc>
      </w:tr>
    </w:tbl>
    <w:p w14:paraId="644A8E01" w14:textId="49B2EAAE" w:rsidR="00C31A7B" w:rsidRDefault="00C31A7B">
      <w:pPr>
        <w:rPr>
          <w:rFonts w:cs="Times New Roman"/>
          <w:b/>
          <w:sz w:val="24"/>
        </w:rPr>
      </w:pPr>
    </w:p>
    <w:p w14:paraId="1F0F12B8" w14:textId="44D96D80" w:rsidR="003F718A" w:rsidRPr="0012708E" w:rsidRDefault="003F718A" w:rsidP="00A75EAC">
      <w:pPr>
        <w:pStyle w:val="Heading1"/>
        <w:numPr>
          <w:ilvl w:val="0"/>
          <w:numId w:val="0"/>
        </w:numPr>
        <w:spacing w:before="0" w:after="0" w:line="240" w:lineRule="exact"/>
        <w:ind w:left="549" w:hanging="549"/>
        <w:rPr>
          <w:rFonts w:cs="Times New Roman"/>
          <w:i w:val="0"/>
        </w:rPr>
      </w:pPr>
      <w:r w:rsidRPr="0012708E">
        <w:rPr>
          <w:rFonts w:cs="Times New Roman"/>
          <w:i w:val="0"/>
        </w:rPr>
        <w:t>2</w:t>
      </w:r>
      <w:r w:rsidR="00E417FB">
        <w:rPr>
          <w:rFonts w:cs="Times New Roman"/>
          <w:i w:val="0"/>
          <w:lang w:bidi="th-TH"/>
        </w:rPr>
        <w:t>1</w:t>
      </w:r>
      <w:r w:rsidRPr="0012708E">
        <w:rPr>
          <w:rFonts w:cs="Times New Roman"/>
        </w:rPr>
        <w:tab/>
      </w:r>
      <w:r w:rsidRPr="0012708E">
        <w:rPr>
          <w:rFonts w:cs="Times New Roman"/>
          <w:i w:val="0"/>
        </w:rPr>
        <w:t>Debt issued and borrowings</w:t>
      </w:r>
    </w:p>
    <w:p w14:paraId="03E2637B" w14:textId="77777777" w:rsidR="003F718A" w:rsidRPr="00EC65EE" w:rsidRDefault="003F718A" w:rsidP="00A75EAC">
      <w:pPr>
        <w:pStyle w:val="Heading1"/>
        <w:numPr>
          <w:ilvl w:val="0"/>
          <w:numId w:val="0"/>
        </w:numPr>
        <w:spacing w:before="0" w:after="0" w:line="240" w:lineRule="exact"/>
        <w:ind w:left="540" w:hanging="540"/>
        <w:rPr>
          <w:rFonts w:cs="Times New Roman"/>
          <w:b w:val="0"/>
          <w:bCs/>
          <w:i w:val="0"/>
          <w:iCs/>
          <w:sz w:val="22"/>
          <w:szCs w:val="22"/>
        </w:rPr>
      </w:pPr>
    </w:p>
    <w:p w14:paraId="1F0A66EE" w14:textId="4F5AEF9C" w:rsidR="003851BD" w:rsidRDefault="003851BD" w:rsidP="00A75EAC">
      <w:pPr>
        <w:spacing w:line="240" w:lineRule="exact"/>
        <w:ind w:left="540" w:right="-29"/>
        <w:jc w:val="both"/>
        <w:rPr>
          <w:rFonts w:cs="Times New Roman"/>
          <w:szCs w:val="22"/>
        </w:rPr>
      </w:pPr>
      <w:r w:rsidRPr="0012708E">
        <w:rPr>
          <w:rFonts w:cs="Times New Roman"/>
          <w:szCs w:val="22"/>
        </w:rPr>
        <w:t xml:space="preserve">As at </w:t>
      </w:r>
      <w:r w:rsidR="00BF30F5" w:rsidRPr="0012708E">
        <w:rPr>
          <w:rFonts w:cs="Times New Roman"/>
          <w:szCs w:val="22"/>
        </w:rPr>
        <w:t>3</w:t>
      </w:r>
      <w:r w:rsidR="00B41DCA">
        <w:rPr>
          <w:rFonts w:cs="Times New Roman"/>
          <w:szCs w:val="22"/>
        </w:rPr>
        <w:t>0 June</w:t>
      </w:r>
      <w:r w:rsidR="00ED35E4">
        <w:rPr>
          <w:rFonts w:cs="Times New Roman"/>
          <w:szCs w:val="22"/>
        </w:rPr>
        <w:t xml:space="preserve"> </w:t>
      </w:r>
      <w:r w:rsidR="00DE11CC">
        <w:rPr>
          <w:rFonts w:cs="Times New Roman"/>
          <w:szCs w:val="22"/>
        </w:rPr>
        <w:t>2</w:t>
      </w:r>
      <w:r w:rsidR="00ED35E4">
        <w:rPr>
          <w:rFonts w:cs="Times New Roman"/>
          <w:szCs w:val="22"/>
        </w:rPr>
        <w:t>025</w:t>
      </w:r>
      <w:r w:rsidR="00B41DCA">
        <w:rPr>
          <w:rFonts w:cs="Times New Roman"/>
          <w:szCs w:val="22"/>
        </w:rPr>
        <w:t xml:space="preserve"> and 31</w:t>
      </w:r>
      <w:r w:rsidR="00BF30F5" w:rsidRPr="0012708E">
        <w:rPr>
          <w:rFonts w:cs="Times New Roman"/>
          <w:szCs w:val="22"/>
        </w:rPr>
        <w:t xml:space="preserve"> December </w:t>
      </w:r>
      <w:r w:rsidR="00F24EAF">
        <w:rPr>
          <w:rFonts w:cs="Times New Roman"/>
          <w:szCs w:val="22"/>
        </w:rPr>
        <w:t>202</w:t>
      </w:r>
      <w:r w:rsidR="00B41DCA">
        <w:rPr>
          <w:rFonts w:cs="Times New Roman"/>
          <w:szCs w:val="22"/>
        </w:rPr>
        <w:t xml:space="preserve">4, </w:t>
      </w:r>
      <w:r w:rsidRPr="0012708E">
        <w:rPr>
          <w:rFonts w:cs="Times New Roman"/>
          <w:szCs w:val="22"/>
        </w:rPr>
        <w:t xml:space="preserve">debt issued and borrowings, </w:t>
      </w:r>
      <w:r w:rsidRPr="0012708E">
        <w:rPr>
          <w:rFonts w:cs="Times New Roman"/>
        </w:rPr>
        <w:t xml:space="preserve">which were </w:t>
      </w:r>
      <w:r w:rsidR="001E73BB" w:rsidRPr="0012708E">
        <w:rPr>
          <w:rFonts w:cs="Times New Roman"/>
        </w:rPr>
        <w:t xml:space="preserve">issued in </w:t>
      </w:r>
      <w:r w:rsidR="00917049" w:rsidRPr="0012708E">
        <w:rPr>
          <w:rFonts w:cs="Times New Roman"/>
        </w:rPr>
        <w:t>Thailand</w:t>
      </w:r>
      <w:r w:rsidR="001E73BB" w:rsidRPr="0012708E">
        <w:rPr>
          <w:rFonts w:cs="Times New Roman"/>
        </w:rPr>
        <w:t xml:space="preserve"> and </w:t>
      </w:r>
      <w:r w:rsidRPr="0012708E">
        <w:rPr>
          <w:rFonts w:cs="Times New Roman"/>
        </w:rPr>
        <w:t xml:space="preserve">denominated entirely in Thai Baht, </w:t>
      </w:r>
      <w:r w:rsidRPr="0012708E">
        <w:rPr>
          <w:rFonts w:cs="Times New Roman"/>
          <w:szCs w:val="22"/>
        </w:rPr>
        <w:t>consist of the following:</w:t>
      </w:r>
    </w:p>
    <w:p w14:paraId="610ADB25" w14:textId="77777777" w:rsidR="003F0459" w:rsidRDefault="003F0459" w:rsidP="00A75EAC">
      <w:pPr>
        <w:spacing w:line="240" w:lineRule="exact"/>
        <w:ind w:left="540" w:right="-29"/>
        <w:jc w:val="both"/>
        <w:rPr>
          <w:rFonts w:cs="Times New Roman"/>
          <w:szCs w:val="22"/>
        </w:rPr>
      </w:pPr>
    </w:p>
    <w:tbl>
      <w:tblPr>
        <w:tblW w:w="9180" w:type="dxa"/>
        <w:tblInd w:w="450" w:type="dxa"/>
        <w:tblLayout w:type="fixed"/>
        <w:tblLook w:val="0000" w:firstRow="0" w:lastRow="0" w:firstColumn="0" w:lastColumn="0" w:noHBand="0" w:noVBand="0"/>
      </w:tblPr>
      <w:tblGrid>
        <w:gridCol w:w="3510"/>
        <w:gridCol w:w="1260"/>
        <w:gridCol w:w="1440"/>
        <w:gridCol w:w="1440"/>
        <w:gridCol w:w="270"/>
        <w:gridCol w:w="1260"/>
      </w:tblGrid>
      <w:tr w:rsidR="003F0459" w:rsidRPr="00AB5DFA" w14:paraId="0EA3B94B" w14:textId="77777777" w:rsidTr="00080F43">
        <w:tc>
          <w:tcPr>
            <w:tcW w:w="3510" w:type="dxa"/>
            <w:tcBorders>
              <w:top w:val="nil"/>
              <w:left w:val="nil"/>
              <w:bottom w:val="nil"/>
              <w:right w:val="nil"/>
            </w:tcBorders>
            <w:noWrap/>
          </w:tcPr>
          <w:p w14:paraId="2F2ADC44" w14:textId="77777777" w:rsidR="003F0459" w:rsidRPr="00AB5DFA" w:rsidRDefault="003F0459" w:rsidP="00080F43">
            <w:pPr>
              <w:spacing w:line="240" w:lineRule="exact"/>
              <w:rPr>
                <w:rFonts w:eastAsia="Batang" w:cs="Times New Roman"/>
                <w:b/>
                <w:bCs/>
                <w:szCs w:val="22"/>
                <w:lang w:eastAsia="ko-KR"/>
              </w:rPr>
            </w:pPr>
            <w:bookmarkStart w:id="6" w:name="_Hlk150105640"/>
          </w:p>
        </w:tc>
        <w:tc>
          <w:tcPr>
            <w:tcW w:w="1260" w:type="dxa"/>
            <w:tcBorders>
              <w:top w:val="nil"/>
              <w:left w:val="nil"/>
              <w:bottom w:val="nil"/>
              <w:right w:val="nil"/>
            </w:tcBorders>
            <w:noWrap/>
            <w:vAlign w:val="bottom"/>
          </w:tcPr>
          <w:p w14:paraId="1A50DAD2" w14:textId="77777777" w:rsidR="003F0459" w:rsidRPr="00AB5DFA" w:rsidRDefault="003F0459" w:rsidP="00080F43">
            <w:pPr>
              <w:spacing w:line="240" w:lineRule="exact"/>
              <w:jc w:val="center"/>
              <w:rPr>
                <w:rFonts w:eastAsia="Batang" w:cs="Times New Roman"/>
                <w:b/>
                <w:bCs/>
                <w:szCs w:val="22"/>
                <w:rtl/>
                <w:cs/>
                <w:lang w:eastAsia="ko-KR"/>
              </w:rPr>
            </w:pPr>
          </w:p>
        </w:tc>
        <w:tc>
          <w:tcPr>
            <w:tcW w:w="1440" w:type="dxa"/>
            <w:tcBorders>
              <w:top w:val="nil"/>
              <w:left w:val="nil"/>
              <w:bottom w:val="nil"/>
              <w:right w:val="nil"/>
            </w:tcBorders>
            <w:vAlign w:val="bottom"/>
          </w:tcPr>
          <w:p w14:paraId="2AE77405" w14:textId="77777777" w:rsidR="003F0459" w:rsidRPr="00AB5DFA" w:rsidRDefault="003F0459" w:rsidP="00080F43">
            <w:pPr>
              <w:spacing w:line="240" w:lineRule="exact"/>
              <w:jc w:val="center"/>
              <w:rPr>
                <w:rFonts w:eastAsia="Batang" w:cs="Times New Roman"/>
                <w:b/>
                <w:bCs/>
                <w:szCs w:val="22"/>
                <w:rtl/>
                <w:cs/>
                <w:lang w:eastAsia="ko-KR"/>
              </w:rPr>
            </w:pPr>
          </w:p>
        </w:tc>
        <w:tc>
          <w:tcPr>
            <w:tcW w:w="2970" w:type="dxa"/>
            <w:gridSpan w:val="3"/>
            <w:tcBorders>
              <w:top w:val="nil"/>
              <w:left w:val="nil"/>
              <w:bottom w:val="nil"/>
              <w:right w:val="nil"/>
            </w:tcBorders>
            <w:vAlign w:val="bottom"/>
          </w:tcPr>
          <w:p w14:paraId="0C5AB378" w14:textId="77777777" w:rsidR="003F0459" w:rsidRPr="00AB5DFA" w:rsidRDefault="003F0459" w:rsidP="00080F43">
            <w:pPr>
              <w:spacing w:line="240" w:lineRule="exact"/>
              <w:jc w:val="center"/>
              <w:rPr>
                <w:rFonts w:eastAsia="Batang" w:cs="Times New Roman"/>
                <w:b/>
                <w:bCs/>
                <w:szCs w:val="22"/>
                <w:lang w:eastAsia="ko-KR"/>
              </w:rPr>
            </w:pPr>
            <w:r w:rsidRPr="00AB5DFA">
              <w:rPr>
                <w:rFonts w:eastAsia="Batang" w:cs="Times New Roman"/>
                <w:b/>
                <w:bCs/>
                <w:szCs w:val="22"/>
                <w:lang w:eastAsia="ko-KR"/>
              </w:rPr>
              <w:t>Consolidated and the Bank</w:t>
            </w:r>
          </w:p>
        </w:tc>
      </w:tr>
      <w:tr w:rsidR="003F0459" w:rsidRPr="00AB5DFA" w14:paraId="5D14AF75" w14:textId="77777777" w:rsidTr="00080F43">
        <w:tc>
          <w:tcPr>
            <w:tcW w:w="3510" w:type="dxa"/>
            <w:tcBorders>
              <w:top w:val="nil"/>
              <w:left w:val="nil"/>
              <w:bottom w:val="nil"/>
              <w:right w:val="nil"/>
            </w:tcBorders>
          </w:tcPr>
          <w:p w14:paraId="3A083CA7" w14:textId="77777777" w:rsidR="003F0459" w:rsidRPr="00AB5DFA" w:rsidRDefault="003F0459" w:rsidP="00080F43">
            <w:pPr>
              <w:spacing w:line="240" w:lineRule="exact"/>
              <w:rPr>
                <w:rFonts w:eastAsia="Batang" w:cs="Times New Roman"/>
                <w:b/>
                <w:bCs/>
                <w:szCs w:val="22"/>
                <w:lang w:eastAsia="ko-KR"/>
              </w:rPr>
            </w:pPr>
          </w:p>
        </w:tc>
        <w:tc>
          <w:tcPr>
            <w:tcW w:w="1260" w:type="dxa"/>
            <w:tcBorders>
              <w:top w:val="nil"/>
              <w:left w:val="nil"/>
              <w:right w:val="nil"/>
            </w:tcBorders>
            <w:vAlign w:val="bottom"/>
          </w:tcPr>
          <w:p w14:paraId="690B944E" w14:textId="77777777" w:rsidR="003F0459" w:rsidRPr="00AB5DFA" w:rsidRDefault="003F0459" w:rsidP="00080F43">
            <w:pPr>
              <w:spacing w:line="240" w:lineRule="exact"/>
              <w:jc w:val="center"/>
              <w:rPr>
                <w:rFonts w:eastAsia="Batang" w:cs="Times New Roman"/>
                <w:szCs w:val="22"/>
                <w:lang w:eastAsia="ko-KR"/>
              </w:rPr>
            </w:pPr>
            <w:r w:rsidRPr="00AB5DFA">
              <w:rPr>
                <w:rFonts w:eastAsia="Batang" w:cs="Times New Roman"/>
                <w:szCs w:val="22"/>
                <w:lang w:eastAsia="ko-KR"/>
              </w:rPr>
              <w:t xml:space="preserve">Year of maturity </w:t>
            </w:r>
          </w:p>
        </w:tc>
        <w:tc>
          <w:tcPr>
            <w:tcW w:w="1440" w:type="dxa"/>
            <w:tcBorders>
              <w:top w:val="nil"/>
              <w:left w:val="nil"/>
              <w:right w:val="nil"/>
            </w:tcBorders>
            <w:vAlign w:val="bottom"/>
          </w:tcPr>
          <w:p w14:paraId="7C4552AB" w14:textId="77777777" w:rsidR="003F0459" w:rsidRPr="00AB5DFA" w:rsidRDefault="003F0459" w:rsidP="00080F43">
            <w:pPr>
              <w:spacing w:line="240" w:lineRule="exact"/>
              <w:jc w:val="center"/>
              <w:rPr>
                <w:rFonts w:eastAsia="Batang" w:cs="Times New Roman"/>
                <w:szCs w:val="22"/>
                <w:lang w:eastAsia="ko-KR"/>
              </w:rPr>
            </w:pPr>
            <w:r w:rsidRPr="00AB5DFA">
              <w:rPr>
                <w:rFonts w:eastAsia="Batang" w:cs="Times New Roman"/>
                <w:szCs w:val="22"/>
                <w:lang w:eastAsia="ko-KR"/>
              </w:rPr>
              <w:t>Interest rate</w:t>
            </w:r>
          </w:p>
        </w:tc>
        <w:tc>
          <w:tcPr>
            <w:tcW w:w="1440" w:type="dxa"/>
            <w:tcBorders>
              <w:top w:val="nil"/>
              <w:left w:val="nil"/>
              <w:right w:val="nil"/>
            </w:tcBorders>
            <w:vAlign w:val="bottom"/>
          </w:tcPr>
          <w:p w14:paraId="01084E81" w14:textId="77777777" w:rsidR="00B41DCA" w:rsidRDefault="00B41DCA" w:rsidP="00080F43">
            <w:pPr>
              <w:spacing w:line="240" w:lineRule="exact"/>
              <w:ind w:left="-119" w:right="-110"/>
              <w:jc w:val="center"/>
              <w:rPr>
                <w:rFonts w:cs="Times New Roman"/>
                <w:szCs w:val="22"/>
                <w:lang w:eastAsia="ko-KR"/>
              </w:rPr>
            </w:pPr>
            <w:r>
              <w:rPr>
                <w:rFonts w:cs="Times New Roman"/>
                <w:szCs w:val="22"/>
                <w:lang w:eastAsia="ko-KR"/>
              </w:rPr>
              <w:t>30 June</w:t>
            </w:r>
          </w:p>
          <w:p w14:paraId="2009F8CC" w14:textId="660C4D8F" w:rsidR="003F0459" w:rsidRPr="00AB5DFA" w:rsidRDefault="003F0459" w:rsidP="00080F43">
            <w:pPr>
              <w:spacing w:line="240" w:lineRule="exact"/>
              <w:ind w:left="-119" w:right="-110"/>
              <w:jc w:val="center"/>
              <w:rPr>
                <w:rFonts w:eastAsia="Batang" w:cs="Times New Roman"/>
                <w:szCs w:val="22"/>
                <w:lang w:eastAsia="ko-KR"/>
              </w:rPr>
            </w:pPr>
            <w:r w:rsidRPr="00AB5DFA">
              <w:rPr>
                <w:rFonts w:cs="Times New Roman"/>
                <w:szCs w:val="22"/>
                <w:lang w:eastAsia="ko-KR"/>
              </w:rPr>
              <w:t>202</w:t>
            </w:r>
            <w:r w:rsidR="00B41DCA">
              <w:rPr>
                <w:rFonts w:cs="Times New Roman"/>
                <w:szCs w:val="22"/>
                <w:lang w:eastAsia="ko-KR"/>
              </w:rPr>
              <w:t>5</w:t>
            </w:r>
          </w:p>
        </w:tc>
        <w:tc>
          <w:tcPr>
            <w:tcW w:w="270" w:type="dxa"/>
            <w:tcBorders>
              <w:top w:val="nil"/>
              <w:left w:val="nil"/>
              <w:right w:val="nil"/>
            </w:tcBorders>
            <w:vAlign w:val="bottom"/>
          </w:tcPr>
          <w:p w14:paraId="399A7663" w14:textId="77777777" w:rsidR="003F0459" w:rsidRPr="00AB5DFA" w:rsidRDefault="003F0459" w:rsidP="00080F43">
            <w:pPr>
              <w:spacing w:line="240" w:lineRule="exact"/>
              <w:ind w:left="-119" w:right="-110"/>
              <w:jc w:val="center"/>
              <w:rPr>
                <w:rFonts w:cs="Times New Roman"/>
                <w:szCs w:val="22"/>
                <w:lang w:eastAsia="ko-KR"/>
              </w:rPr>
            </w:pPr>
          </w:p>
        </w:tc>
        <w:tc>
          <w:tcPr>
            <w:tcW w:w="1260" w:type="dxa"/>
            <w:tcBorders>
              <w:top w:val="nil"/>
              <w:left w:val="nil"/>
              <w:right w:val="nil"/>
            </w:tcBorders>
            <w:vAlign w:val="bottom"/>
          </w:tcPr>
          <w:p w14:paraId="518FE68F" w14:textId="77777777" w:rsidR="00B41DCA" w:rsidRDefault="00B41DCA" w:rsidP="00080F43">
            <w:pPr>
              <w:spacing w:line="240" w:lineRule="exact"/>
              <w:ind w:left="-119" w:right="-110"/>
              <w:jc w:val="center"/>
              <w:rPr>
                <w:rFonts w:cs="Times New Roman"/>
                <w:szCs w:val="22"/>
                <w:lang w:eastAsia="ko-KR"/>
              </w:rPr>
            </w:pPr>
            <w:r>
              <w:rPr>
                <w:rFonts w:cs="Times New Roman"/>
                <w:szCs w:val="22"/>
                <w:lang w:eastAsia="ko-KR"/>
              </w:rPr>
              <w:t>31 December</w:t>
            </w:r>
          </w:p>
          <w:p w14:paraId="75BC8A5B" w14:textId="192C3F95" w:rsidR="003F0459" w:rsidRPr="00AB5DFA" w:rsidRDefault="003F0459" w:rsidP="00080F43">
            <w:pPr>
              <w:spacing w:line="240" w:lineRule="exact"/>
              <w:ind w:left="-119" w:right="-110"/>
              <w:jc w:val="center"/>
              <w:rPr>
                <w:rFonts w:cs="Times New Roman"/>
                <w:szCs w:val="22"/>
                <w:lang w:eastAsia="ko-KR"/>
              </w:rPr>
            </w:pPr>
            <w:r w:rsidRPr="00AB5DFA">
              <w:rPr>
                <w:rFonts w:cs="Times New Roman"/>
                <w:szCs w:val="22"/>
                <w:lang w:eastAsia="ko-KR"/>
              </w:rPr>
              <w:t>202</w:t>
            </w:r>
            <w:r w:rsidR="00B41DCA">
              <w:rPr>
                <w:rFonts w:cs="Times New Roman"/>
                <w:szCs w:val="22"/>
                <w:lang w:eastAsia="ko-KR"/>
              </w:rPr>
              <w:t>4</w:t>
            </w:r>
          </w:p>
        </w:tc>
      </w:tr>
      <w:tr w:rsidR="003F0459" w:rsidRPr="00AB5DFA" w14:paraId="714C8E09" w14:textId="77777777" w:rsidTr="00080F43">
        <w:tc>
          <w:tcPr>
            <w:tcW w:w="3510" w:type="dxa"/>
            <w:tcBorders>
              <w:top w:val="nil"/>
              <w:left w:val="nil"/>
              <w:bottom w:val="nil"/>
              <w:right w:val="nil"/>
            </w:tcBorders>
          </w:tcPr>
          <w:p w14:paraId="7D9BF2A4" w14:textId="77777777" w:rsidR="003F0459" w:rsidRPr="00AB5DFA" w:rsidRDefault="003F0459" w:rsidP="00080F43">
            <w:pPr>
              <w:spacing w:line="240" w:lineRule="exact"/>
              <w:rPr>
                <w:rFonts w:eastAsia="Batang" w:cs="Times New Roman"/>
                <w:b/>
                <w:bCs/>
                <w:szCs w:val="22"/>
                <w:lang w:eastAsia="ko-KR"/>
              </w:rPr>
            </w:pPr>
          </w:p>
        </w:tc>
        <w:tc>
          <w:tcPr>
            <w:tcW w:w="1260" w:type="dxa"/>
            <w:tcBorders>
              <w:left w:val="nil"/>
              <w:bottom w:val="nil"/>
              <w:right w:val="nil"/>
            </w:tcBorders>
          </w:tcPr>
          <w:p w14:paraId="62B8874B" w14:textId="77777777" w:rsidR="003F0459" w:rsidRPr="00AB5DFA" w:rsidRDefault="003F0459" w:rsidP="00080F43">
            <w:pPr>
              <w:tabs>
                <w:tab w:val="left" w:pos="705"/>
              </w:tabs>
              <w:spacing w:line="240" w:lineRule="exact"/>
              <w:jc w:val="center"/>
              <w:rPr>
                <w:rFonts w:eastAsia="Batang" w:cs="Times New Roman"/>
                <w:szCs w:val="22"/>
                <w:lang w:eastAsia="ko-KR"/>
              </w:rPr>
            </w:pPr>
          </w:p>
        </w:tc>
        <w:tc>
          <w:tcPr>
            <w:tcW w:w="1440" w:type="dxa"/>
            <w:tcBorders>
              <w:left w:val="nil"/>
              <w:bottom w:val="nil"/>
              <w:right w:val="nil"/>
            </w:tcBorders>
          </w:tcPr>
          <w:p w14:paraId="5C2B430D" w14:textId="77777777" w:rsidR="003F0459" w:rsidRPr="00AB5DFA" w:rsidRDefault="003F0459" w:rsidP="00080F43">
            <w:pPr>
              <w:spacing w:line="240" w:lineRule="exact"/>
              <w:ind w:left="-128" w:right="-128"/>
              <w:jc w:val="center"/>
              <w:rPr>
                <w:rFonts w:eastAsia="Batang" w:cs="Times New Roman"/>
                <w:szCs w:val="22"/>
                <w:lang w:eastAsia="ko-KR"/>
              </w:rPr>
            </w:pPr>
            <w:r w:rsidRPr="00AB5DFA">
              <w:rPr>
                <w:rFonts w:eastAsia="Batang" w:cs="Times New Roman"/>
                <w:i/>
                <w:iCs/>
                <w:szCs w:val="22"/>
                <w:lang w:eastAsia="ko-KR"/>
              </w:rPr>
              <w:t>(%)</w:t>
            </w:r>
          </w:p>
        </w:tc>
        <w:tc>
          <w:tcPr>
            <w:tcW w:w="2970" w:type="dxa"/>
            <w:gridSpan w:val="3"/>
            <w:tcBorders>
              <w:top w:val="nil"/>
              <w:left w:val="nil"/>
              <w:bottom w:val="nil"/>
              <w:right w:val="nil"/>
            </w:tcBorders>
          </w:tcPr>
          <w:p w14:paraId="02B83EC4" w14:textId="77777777" w:rsidR="003F0459" w:rsidRPr="00AB5DFA" w:rsidRDefault="003F0459" w:rsidP="00080F43">
            <w:pPr>
              <w:spacing w:line="240" w:lineRule="exact"/>
              <w:jc w:val="center"/>
              <w:rPr>
                <w:rFonts w:eastAsia="Batang" w:cs="Times New Roman"/>
                <w:szCs w:val="22"/>
                <w:lang w:eastAsia="ko-KR"/>
              </w:rPr>
            </w:pPr>
            <w:r w:rsidRPr="00AB5DFA">
              <w:rPr>
                <w:rFonts w:eastAsia="Batang" w:cs="Times New Roman"/>
                <w:i/>
                <w:iCs/>
                <w:szCs w:val="22"/>
                <w:lang w:eastAsia="ko-KR"/>
              </w:rPr>
              <w:t>(in thousand Baht)</w:t>
            </w:r>
          </w:p>
        </w:tc>
      </w:tr>
      <w:tr w:rsidR="00B41DCA" w:rsidRPr="00AB5DFA" w14:paraId="7C459A2F" w14:textId="77777777">
        <w:tc>
          <w:tcPr>
            <w:tcW w:w="3510" w:type="dxa"/>
            <w:tcBorders>
              <w:top w:val="nil"/>
              <w:left w:val="nil"/>
              <w:bottom w:val="nil"/>
              <w:right w:val="nil"/>
            </w:tcBorders>
            <w:vAlign w:val="bottom"/>
          </w:tcPr>
          <w:p w14:paraId="20F1EF40" w14:textId="77777777" w:rsidR="00B41DCA" w:rsidRPr="00AB5DFA" w:rsidRDefault="00B41DCA" w:rsidP="00B41DCA">
            <w:pPr>
              <w:spacing w:line="240" w:lineRule="exact"/>
              <w:ind w:left="162" w:right="-111" w:hanging="162"/>
              <w:rPr>
                <w:rFonts w:eastAsia="Batang" w:cs="Times New Roman"/>
                <w:szCs w:val="22"/>
                <w:rtl/>
                <w:cs/>
                <w:lang w:eastAsia="ko-KR"/>
              </w:rPr>
            </w:pPr>
            <w:r w:rsidRPr="00AB5DFA">
              <w:rPr>
                <w:rFonts w:eastAsia="Batang" w:cs="Times New Roman"/>
                <w:szCs w:val="22"/>
                <w:lang w:eastAsia="ko-KR"/>
              </w:rPr>
              <w:t xml:space="preserve">Perpetual subordinated debentures </w:t>
            </w:r>
            <w:r w:rsidRPr="00AB5DFA">
              <w:rPr>
                <w:rFonts w:eastAsia="Batang" w:cs="Times New Roman"/>
                <w:szCs w:val="22"/>
                <w:lang w:eastAsia="ko-KR"/>
              </w:rPr>
              <w:br/>
              <w:t>counted as a part of Tier 1 Capital</w:t>
            </w:r>
          </w:p>
        </w:tc>
        <w:tc>
          <w:tcPr>
            <w:tcW w:w="1260" w:type="dxa"/>
            <w:tcBorders>
              <w:top w:val="nil"/>
              <w:left w:val="nil"/>
              <w:bottom w:val="nil"/>
              <w:right w:val="nil"/>
            </w:tcBorders>
            <w:vAlign w:val="bottom"/>
          </w:tcPr>
          <w:p w14:paraId="7C743E17" w14:textId="77777777" w:rsidR="00B41DCA" w:rsidRPr="00AB5DFA" w:rsidRDefault="00B41DCA" w:rsidP="00B41DCA">
            <w:pPr>
              <w:tabs>
                <w:tab w:val="decimal" w:pos="702"/>
              </w:tabs>
              <w:spacing w:line="240" w:lineRule="exact"/>
              <w:ind w:left="-108" w:right="-108"/>
              <w:rPr>
                <w:rFonts w:eastAsia="Batang" w:cs="Times New Roman"/>
                <w:spacing w:val="-8"/>
                <w:szCs w:val="22"/>
                <w:lang w:eastAsia="ko-KR"/>
              </w:rPr>
            </w:pPr>
            <w:r w:rsidRPr="00AB5DFA">
              <w:rPr>
                <w:rFonts w:eastAsia="Batang" w:cs="Times New Roman"/>
                <w:szCs w:val="22"/>
                <w:lang w:eastAsia="ko-KR"/>
              </w:rPr>
              <w:t xml:space="preserve">2026 </w:t>
            </w:r>
            <w:r w:rsidRPr="00AB5DFA">
              <w:rPr>
                <w:rFonts w:eastAsia="Batang" w:cs="Times New Roman"/>
                <w:szCs w:val="22"/>
                <w:vertAlign w:val="superscript"/>
                <w:lang w:eastAsia="ko-KR"/>
              </w:rPr>
              <w:t>(1)</w:t>
            </w:r>
          </w:p>
        </w:tc>
        <w:tc>
          <w:tcPr>
            <w:tcW w:w="1440" w:type="dxa"/>
            <w:tcBorders>
              <w:top w:val="nil"/>
              <w:left w:val="nil"/>
              <w:bottom w:val="nil"/>
              <w:right w:val="nil"/>
            </w:tcBorders>
            <w:vAlign w:val="bottom"/>
          </w:tcPr>
          <w:p w14:paraId="127F0260" w14:textId="77777777" w:rsidR="00B41DCA" w:rsidRPr="00AB5DFA" w:rsidRDefault="00B41DCA" w:rsidP="00B41DCA">
            <w:pPr>
              <w:spacing w:line="240" w:lineRule="exact"/>
              <w:ind w:left="-102" w:right="-134"/>
              <w:jc w:val="center"/>
              <w:rPr>
                <w:rFonts w:eastAsia="Batang" w:cs="Times New Roman"/>
                <w:spacing w:val="-8"/>
                <w:szCs w:val="22"/>
                <w:lang w:eastAsia="ko-KR"/>
              </w:rPr>
            </w:pPr>
            <w:r w:rsidRPr="00AB5DFA">
              <w:rPr>
                <w:rFonts w:eastAsia="Batang" w:cs="Times New Roman"/>
                <w:szCs w:val="22"/>
                <w:lang w:eastAsia="ko-KR"/>
              </w:rPr>
              <w:t>5.00</w:t>
            </w:r>
          </w:p>
        </w:tc>
        <w:tc>
          <w:tcPr>
            <w:tcW w:w="1440" w:type="dxa"/>
            <w:tcBorders>
              <w:top w:val="nil"/>
              <w:left w:val="nil"/>
              <w:bottom w:val="nil"/>
              <w:right w:val="nil"/>
            </w:tcBorders>
          </w:tcPr>
          <w:p w14:paraId="4290277A" w14:textId="77777777" w:rsidR="00B41DCA" w:rsidRDefault="00B41DCA" w:rsidP="00B41DCA">
            <w:pPr>
              <w:pStyle w:val="acctfourfigures"/>
              <w:tabs>
                <w:tab w:val="clear" w:pos="765"/>
                <w:tab w:val="decimal" w:pos="1167"/>
              </w:tabs>
              <w:spacing w:line="240" w:lineRule="exact"/>
              <w:ind w:right="-79"/>
              <w:rPr>
                <w:rFonts w:cstheme="minorBidi"/>
                <w:snapToGrid w:val="0"/>
                <w:szCs w:val="28"/>
                <w:lang w:eastAsia="th-TH" w:bidi="th-TH"/>
              </w:rPr>
            </w:pPr>
          </w:p>
          <w:p w14:paraId="2D8AE6D5" w14:textId="26556A8A" w:rsidR="00A61EED" w:rsidRPr="00AA6956" w:rsidRDefault="00A61EED" w:rsidP="00B41DCA">
            <w:pPr>
              <w:pStyle w:val="acctfourfigures"/>
              <w:tabs>
                <w:tab w:val="clear" w:pos="765"/>
                <w:tab w:val="decimal" w:pos="1167"/>
              </w:tabs>
              <w:spacing w:line="240" w:lineRule="exact"/>
              <w:ind w:right="-79"/>
              <w:rPr>
                <w:rFonts w:cstheme="minorBidi"/>
                <w:snapToGrid w:val="0"/>
                <w:szCs w:val="28"/>
                <w:lang w:eastAsia="th-TH" w:bidi="th-TH"/>
              </w:rPr>
            </w:pPr>
            <w:r w:rsidRPr="00A61EED">
              <w:rPr>
                <w:rFonts w:cstheme="minorBidi"/>
                <w:snapToGrid w:val="0"/>
                <w:szCs w:val="28"/>
                <w:lang w:eastAsia="th-TH" w:bidi="th-TH"/>
              </w:rPr>
              <w:t>948,291</w:t>
            </w:r>
          </w:p>
        </w:tc>
        <w:tc>
          <w:tcPr>
            <w:tcW w:w="270" w:type="dxa"/>
            <w:tcBorders>
              <w:top w:val="nil"/>
              <w:left w:val="nil"/>
              <w:right w:val="nil"/>
            </w:tcBorders>
            <w:vAlign w:val="bottom"/>
          </w:tcPr>
          <w:p w14:paraId="44C63792" w14:textId="77777777" w:rsidR="00B41DCA" w:rsidRPr="00AB5DFA" w:rsidRDefault="00B41DCA" w:rsidP="00B41DCA">
            <w:pPr>
              <w:pStyle w:val="acctfourfigures"/>
              <w:tabs>
                <w:tab w:val="clear" w:pos="765"/>
                <w:tab w:val="decimal" w:pos="1097"/>
              </w:tabs>
              <w:spacing w:line="240" w:lineRule="exact"/>
              <w:ind w:right="-79"/>
              <w:jc w:val="right"/>
              <w:rPr>
                <w:rFonts w:cs="Times New Roman"/>
                <w:szCs w:val="22"/>
              </w:rPr>
            </w:pPr>
          </w:p>
        </w:tc>
        <w:tc>
          <w:tcPr>
            <w:tcW w:w="1260" w:type="dxa"/>
            <w:tcBorders>
              <w:top w:val="nil"/>
              <w:left w:val="nil"/>
              <w:bottom w:val="nil"/>
              <w:right w:val="nil"/>
            </w:tcBorders>
          </w:tcPr>
          <w:p w14:paraId="214B932A" w14:textId="77777777" w:rsidR="00B41DCA" w:rsidRDefault="00B41DCA" w:rsidP="00B41DCA">
            <w:pPr>
              <w:pStyle w:val="acctfourfigures"/>
              <w:tabs>
                <w:tab w:val="clear" w:pos="765"/>
                <w:tab w:val="decimal" w:pos="1167"/>
              </w:tabs>
              <w:spacing w:line="240" w:lineRule="exact"/>
              <w:ind w:right="-79"/>
              <w:rPr>
                <w:rFonts w:cs="Times New Roman"/>
                <w:snapToGrid w:val="0"/>
                <w:szCs w:val="22"/>
                <w:lang w:eastAsia="th-TH"/>
              </w:rPr>
            </w:pPr>
          </w:p>
          <w:p w14:paraId="034EACBE" w14:textId="6B596462" w:rsidR="00B41DCA" w:rsidRPr="00AB5DFA" w:rsidRDefault="00B41DCA" w:rsidP="00B41DCA">
            <w:pPr>
              <w:pStyle w:val="acctfourfigures"/>
              <w:tabs>
                <w:tab w:val="clear" w:pos="765"/>
                <w:tab w:val="decimal" w:pos="968"/>
              </w:tabs>
              <w:spacing w:line="240" w:lineRule="exact"/>
              <w:ind w:right="-79"/>
              <w:rPr>
                <w:rFonts w:cs="Times New Roman"/>
                <w:snapToGrid w:val="0"/>
                <w:szCs w:val="22"/>
                <w:lang w:eastAsia="th-TH"/>
              </w:rPr>
            </w:pPr>
            <w:r w:rsidRPr="00655460">
              <w:rPr>
                <w:rFonts w:cs="Times New Roman"/>
                <w:snapToGrid w:val="0"/>
                <w:szCs w:val="22"/>
                <w:lang w:eastAsia="th-TH"/>
              </w:rPr>
              <w:t>935,669</w:t>
            </w:r>
          </w:p>
        </w:tc>
      </w:tr>
      <w:tr w:rsidR="00B41DCA" w:rsidRPr="00AB5DFA" w14:paraId="1C96B7DF" w14:textId="77777777">
        <w:tc>
          <w:tcPr>
            <w:tcW w:w="3510" w:type="dxa"/>
            <w:tcBorders>
              <w:top w:val="nil"/>
              <w:left w:val="nil"/>
              <w:bottom w:val="nil"/>
              <w:right w:val="nil"/>
            </w:tcBorders>
            <w:vAlign w:val="bottom"/>
          </w:tcPr>
          <w:p w14:paraId="153900E1" w14:textId="77777777" w:rsidR="00B41DCA" w:rsidRPr="00AB5DFA" w:rsidRDefault="00B41DCA" w:rsidP="00B41DCA">
            <w:pPr>
              <w:spacing w:line="240" w:lineRule="exact"/>
              <w:ind w:left="162" w:right="-111" w:hanging="162"/>
              <w:rPr>
                <w:rFonts w:eastAsia="Batang" w:cs="Times New Roman"/>
                <w:szCs w:val="22"/>
                <w:lang w:eastAsia="ko-KR"/>
              </w:rPr>
            </w:pPr>
            <w:r w:rsidRPr="00AB5DFA">
              <w:rPr>
                <w:rFonts w:eastAsia="Batang" w:cs="Times New Roman"/>
                <w:szCs w:val="22"/>
                <w:lang w:eastAsia="ko-KR"/>
              </w:rPr>
              <w:t xml:space="preserve">Subordinated debentures </w:t>
            </w:r>
            <w:r w:rsidRPr="00AB5DFA">
              <w:rPr>
                <w:rFonts w:eastAsia="Batang" w:cs="Times New Roman"/>
                <w:szCs w:val="22"/>
                <w:lang w:eastAsia="ko-KR"/>
              </w:rPr>
              <w:br/>
              <w:t>counted as a part of Tier 2 Capital</w:t>
            </w:r>
          </w:p>
        </w:tc>
        <w:tc>
          <w:tcPr>
            <w:tcW w:w="1260" w:type="dxa"/>
            <w:tcBorders>
              <w:top w:val="nil"/>
              <w:left w:val="nil"/>
              <w:bottom w:val="nil"/>
              <w:right w:val="nil"/>
            </w:tcBorders>
            <w:vAlign w:val="bottom"/>
          </w:tcPr>
          <w:p w14:paraId="46E36F43" w14:textId="77777777" w:rsidR="00B41DCA" w:rsidRPr="00AB5DFA" w:rsidRDefault="00B41DCA" w:rsidP="00B41DCA">
            <w:pPr>
              <w:tabs>
                <w:tab w:val="decimal" w:pos="702"/>
              </w:tabs>
              <w:spacing w:line="240" w:lineRule="exact"/>
              <w:ind w:left="-108" w:right="-17"/>
              <w:rPr>
                <w:rFonts w:eastAsia="Batang" w:cs="Times New Roman"/>
                <w:szCs w:val="22"/>
                <w:lang w:eastAsia="ko-KR"/>
              </w:rPr>
            </w:pPr>
            <w:r w:rsidRPr="00AB5DFA">
              <w:rPr>
                <w:rFonts w:eastAsia="Batang" w:cs="Times New Roman"/>
                <w:szCs w:val="22"/>
                <w:lang w:eastAsia="ko-KR"/>
              </w:rPr>
              <w:t>2033</w:t>
            </w:r>
          </w:p>
        </w:tc>
        <w:tc>
          <w:tcPr>
            <w:tcW w:w="1440" w:type="dxa"/>
            <w:tcBorders>
              <w:top w:val="nil"/>
              <w:left w:val="nil"/>
              <w:bottom w:val="nil"/>
              <w:right w:val="nil"/>
            </w:tcBorders>
            <w:vAlign w:val="bottom"/>
          </w:tcPr>
          <w:p w14:paraId="1E3027AC" w14:textId="77777777" w:rsidR="00B41DCA" w:rsidRPr="00AB5DFA" w:rsidRDefault="00B41DCA" w:rsidP="00B41DCA">
            <w:pPr>
              <w:spacing w:line="240" w:lineRule="exact"/>
              <w:ind w:left="-102" w:right="-134"/>
              <w:jc w:val="center"/>
              <w:rPr>
                <w:rFonts w:eastAsia="Batang" w:cs="Times New Roman"/>
                <w:szCs w:val="22"/>
                <w:lang w:eastAsia="ko-KR"/>
              </w:rPr>
            </w:pPr>
            <w:r w:rsidRPr="00AB5DFA">
              <w:rPr>
                <w:rFonts w:eastAsia="Batang" w:cs="Times New Roman"/>
                <w:szCs w:val="22"/>
                <w:lang w:eastAsia="ko-KR"/>
              </w:rPr>
              <w:t>6.00</w:t>
            </w:r>
          </w:p>
        </w:tc>
        <w:tc>
          <w:tcPr>
            <w:tcW w:w="1440" w:type="dxa"/>
            <w:tcBorders>
              <w:top w:val="nil"/>
              <w:left w:val="nil"/>
              <w:bottom w:val="nil"/>
              <w:right w:val="nil"/>
            </w:tcBorders>
          </w:tcPr>
          <w:p w14:paraId="0CF1AB9D" w14:textId="77777777" w:rsidR="00B41DCA" w:rsidRDefault="00B41DCA" w:rsidP="00B41DCA">
            <w:pPr>
              <w:pStyle w:val="acctfourfigures"/>
              <w:tabs>
                <w:tab w:val="clear" w:pos="765"/>
                <w:tab w:val="decimal" w:pos="1167"/>
              </w:tabs>
              <w:spacing w:line="240" w:lineRule="exact"/>
              <w:ind w:right="-79"/>
              <w:rPr>
                <w:rFonts w:cstheme="minorBidi"/>
                <w:snapToGrid w:val="0"/>
                <w:szCs w:val="28"/>
                <w:lang w:eastAsia="th-TH" w:bidi="th-TH"/>
              </w:rPr>
            </w:pPr>
          </w:p>
          <w:p w14:paraId="386EAC27" w14:textId="69E26538" w:rsidR="00A61EED" w:rsidRPr="00AA6956" w:rsidRDefault="00A61EED" w:rsidP="00B41DCA">
            <w:pPr>
              <w:pStyle w:val="acctfourfigures"/>
              <w:tabs>
                <w:tab w:val="clear" w:pos="765"/>
                <w:tab w:val="decimal" w:pos="1167"/>
              </w:tabs>
              <w:spacing w:line="240" w:lineRule="exact"/>
              <w:ind w:right="-79"/>
              <w:rPr>
                <w:rFonts w:cstheme="minorBidi"/>
                <w:snapToGrid w:val="0"/>
                <w:szCs w:val="28"/>
                <w:lang w:eastAsia="th-TH" w:bidi="th-TH"/>
              </w:rPr>
            </w:pPr>
            <w:r w:rsidRPr="00655460">
              <w:rPr>
                <w:rFonts w:cs="Times New Roman"/>
                <w:snapToGrid w:val="0"/>
                <w:szCs w:val="22"/>
                <w:lang w:eastAsia="th-TH"/>
              </w:rPr>
              <w:t>1,700,000</w:t>
            </w:r>
          </w:p>
        </w:tc>
        <w:tc>
          <w:tcPr>
            <w:tcW w:w="270" w:type="dxa"/>
            <w:tcBorders>
              <w:top w:val="nil"/>
              <w:left w:val="nil"/>
              <w:right w:val="nil"/>
            </w:tcBorders>
            <w:vAlign w:val="bottom"/>
          </w:tcPr>
          <w:p w14:paraId="08CF36A1" w14:textId="77777777" w:rsidR="00B41DCA" w:rsidRPr="00AB5DFA" w:rsidRDefault="00B41DCA" w:rsidP="00B41DCA">
            <w:pPr>
              <w:pStyle w:val="acctfourfigures"/>
              <w:tabs>
                <w:tab w:val="clear" w:pos="765"/>
                <w:tab w:val="decimal" w:pos="1097"/>
              </w:tabs>
              <w:spacing w:line="240" w:lineRule="exact"/>
              <w:ind w:right="-79"/>
              <w:jc w:val="right"/>
              <w:rPr>
                <w:rFonts w:cs="Times New Roman"/>
                <w:szCs w:val="22"/>
              </w:rPr>
            </w:pPr>
          </w:p>
        </w:tc>
        <w:tc>
          <w:tcPr>
            <w:tcW w:w="1260" w:type="dxa"/>
            <w:tcBorders>
              <w:top w:val="nil"/>
              <w:left w:val="nil"/>
              <w:bottom w:val="nil"/>
              <w:right w:val="nil"/>
            </w:tcBorders>
          </w:tcPr>
          <w:p w14:paraId="7171C773" w14:textId="77777777" w:rsidR="00B41DCA" w:rsidRDefault="00B41DCA" w:rsidP="00B41DCA">
            <w:pPr>
              <w:pStyle w:val="acctfourfigures"/>
              <w:tabs>
                <w:tab w:val="clear" w:pos="765"/>
                <w:tab w:val="decimal" w:pos="1167"/>
              </w:tabs>
              <w:spacing w:line="240" w:lineRule="exact"/>
              <w:ind w:right="-79"/>
              <w:rPr>
                <w:rFonts w:cs="Times New Roman"/>
                <w:snapToGrid w:val="0"/>
                <w:szCs w:val="22"/>
                <w:lang w:eastAsia="th-TH"/>
              </w:rPr>
            </w:pPr>
          </w:p>
          <w:p w14:paraId="106F6587" w14:textId="34FD74A0" w:rsidR="00B41DCA" w:rsidRPr="00AB5DFA" w:rsidRDefault="00B41DCA" w:rsidP="00B41DCA">
            <w:pPr>
              <w:pStyle w:val="acctfourfigures"/>
              <w:tabs>
                <w:tab w:val="clear" w:pos="765"/>
                <w:tab w:val="decimal" w:pos="968"/>
              </w:tabs>
              <w:spacing w:line="240" w:lineRule="exact"/>
              <w:ind w:right="-79"/>
              <w:rPr>
                <w:snapToGrid w:val="0"/>
                <w:lang w:eastAsia="th-TH"/>
              </w:rPr>
            </w:pPr>
            <w:r w:rsidRPr="00655460">
              <w:rPr>
                <w:rFonts w:cs="Times New Roman"/>
                <w:snapToGrid w:val="0"/>
                <w:szCs w:val="22"/>
                <w:lang w:eastAsia="th-TH"/>
              </w:rPr>
              <w:t>1,700,000</w:t>
            </w:r>
          </w:p>
        </w:tc>
      </w:tr>
      <w:tr w:rsidR="00135E0E" w:rsidRPr="00AB5DFA" w14:paraId="07EBD654" w14:textId="77777777" w:rsidTr="00080F43">
        <w:tc>
          <w:tcPr>
            <w:tcW w:w="3510" w:type="dxa"/>
            <w:tcBorders>
              <w:top w:val="nil"/>
              <w:left w:val="nil"/>
              <w:bottom w:val="nil"/>
              <w:right w:val="nil"/>
            </w:tcBorders>
            <w:vAlign w:val="bottom"/>
          </w:tcPr>
          <w:p w14:paraId="5D18B8F5" w14:textId="77777777" w:rsidR="00135E0E" w:rsidRPr="00AB5DFA" w:rsidRDefault="00135E0E" w:rsidP="00135E0E">
            <w:pPr>
              <w:spacing w:line="240" w:lineRule="exact"/>
              <w:ind w:left="162" w:hanging="162"/>
              <w:rPr>
                <w:rFonts w:eastAsia="Batang" w:cs="Times New Roman"/>
                <w:b/>
                <w:bCs/>
                <w:szCs w:val="22"/>
                <w:lang w:eastAsia="ko-KR"/>
              </w:rPr>
            </w:pPr>
            <w:r w:rsidRPr="00AB5DFA">
              <w:rPr>
                <w:rFonts w:eastAsia="Batang" w:cs="Times New Roman"/>
                <w:b/>
                <w:bCs/>
                <w:szCs w:val="22"/>
                <w:lang w:eastAsia="ko-KR"/>
              </w:rPr>
              <w:t>Total</w:t>
            </w:r>
          </w:p>
        </w:tc>
        <w:tc>
          <w:tcPr>
            <w:tcW w:w="1260" w:type="dxa"/>
            <w:tcBorders>
              <w:top w:val="nil"/>
              <w:left w:val="nil"/>
              <w:bottom w:val="nil"/>
              <w:right w:val="nil"/>
            </w:tcBorders>
            <w:vAlign w:val="bottom"/>
          </w:tcPr>
          <w:p w14:paraId="187C6BC5" w14:textId="77777777" w:rsidR="00135E0E" w:rsidRPr="00AB5DFA" w:rsidRDefault="00135E0E" w:rsidP="00135E0E">
            <w:pPr>
              <w:spacing w:line="240" w:lineRule="exact"/>
              <w:ind w:right="-18"/>
              <w:jc w:val="center"/>
              <w:rPr>
                <w:rFonts w:eastAsia="Batang" w:cs="Times New Roman"/>
                <w:b/>
                <w:bCs/>
                <w:i/>
                <w:iCs/>
                <w:szCs w:val="22"/>
                <w:lang w:eastAsia="ko-KR"/>
              </w:rPr>
            </w:pPr>
          </w:p>
        </w:tc>
        <w:tc>
          <w:tcPr>
            <w:tcW w:w="1440" w:type="dxa"/>
            <w:tcBorders>
              <w:top w:val="nil"/>
              <w:left w:val="nil"/>
              <w:bottom w:val="nil"/>
              <w:right w:val="nil"/>
            </w:tcBorders>
            <w:vAlign w:val="bottom"/>
          </w:tcPr>
          <w:p w14:paraId="783F1318" w14:textId="77777777" w:rsidR="00135E0E" w:rsidRPr="00AB5DFA" w:rsidRDefault="00135E0E" w:rsidP="00135E0E">
            <w:pPr>
              <w:spacing w:line="240" w:lineRule="exact"/>
              <w:jc w:val="center"/>
              <w:rPr>
                <w:rFonts w:eastAsia="Batang" w:cs="Times New Roman"/>
                <w:b/>
                <w:bCs/>
                <w:i/>
                <w:iCs/>
                <w:szCs w:val="22"/>
                <w:lang w:eastAsia="ko-KR"/>
              </w:rPr>
            </w:pPr>
          </w:p>
        </w:tc>
        <w:tc>
          <w:tcPr>
            <w:tcW w:w="1440" w:type="dxa"/>
            <w:tcBorders>
              <w:top w:val="single" w:sz="4" w:space="0" w:color="auto"/>
              <w:left w:val="nil"/>
              <w:bottom w:val="double" w:sz="4" w:space="0" w:color="auto"/>
              <w:right w:val="nil"/>
            </w:tcBorders>
          </w:tcPr>
          <w:p w14:paraId="26CC7835" w14:textId="661670EF" w:rsidR="00135E0E" w:rsidRPr="008C32BD" w:rsidRDefault="00A61EED" w:rsidP="00135E0E">
            <w:pPr>
              <w:pStyle w:val="acctfourfigures"/>
              <w:tabs>
                <w:tab w:val="clear" w:pos="765"/>
                <w:tab w:val="decimal" w:pos="1167"/>
              </w:tabs>
              <w:spacing w:line="240" w:lineRule="exact"/>
              <w:ind w:right="-79"/>
              <w:rPr>
                <w:rFonts w:cs="Times New Roman"/>
                <w:b/>
                <w:bCs/>
                <w:snapToGrid w:val="0"/>
                <w:szCs w:val="22"/>
                <w:lang w:eastAsia="th-TH"/>
              </w:rPr>
            </w:pPr>
            <w:r w:rsidRPr="00A61EED">
              <w:rPr>
                <w:rFonts w:cs="Times New Roman"/>
                <w:b/>
                <w:bCs/>
                <w:snapToGrid w:val="0"/>
                <w:szCs w:val="22"/>
                <w:lang w:eastAsia="th-TH"/>
              </w:rPr>
              <w:t>2,648,291</w:t>
            </w:r>
          </w:p>
        </w:tc>
        <w:tc>
          <w:tcPr>
            <w:tcW w:w="270" w:type="dxa"/>
            <w:tcBorders>
              <w:left w:val="nil"/>
              <w:right w:val="nil"/>
            </w:tcBorders>
            <w:vAlign w:val="bottom"/>
          </w:tcPr>
          <w:p w14:paraId="0D2C3FBB" w14:textId="77777777" w:rsidR="00135E0E" w:rsidRPr="00AB5DFA" w:rsidRDefault="00135E0E" w:rsidP="00135E0E">
            <w:pPr>
              <w:pStyle w:val="acctfourfigures"/>
              <w:tabs>
                <w:tab w:val="clear" w:pos="765"/>
                <w:tab w:val="decimal" w:pos="1097"/>
              </w:tabs>
              <w:spacing w:line="240" w:lineRule="exact"/>
              <w:ind w:right="-79"/>
              <w:jc w:val="right"/>
              <w:rPr>
                <w:rFonts w:cs="Times New Roman"/>
                <w:b/>
                <w:bCs/>
                <w:szCs w:val="22"/>
              </w:rPr>
            </w:pPr>
          </w:p>
        </w:tc>
        <w:tc>
          <w:tcPr>
            <w:tcW w:w="1260" w:type="dxa"/>
            <w:tcBorders>
              <w:top w:val="single" w:sz="4" w:space="0" w:color="auto"/>
              <w:left w:val="nil"/>
              <w:bottom w:val="double" w:sz="4" w:space="0" w:color="auto"/>
              <w:right w:val="nil"/>
            </w:tcBorders>
          </w:tcPr>
          <w:p w14:paraId="75959E6E" w14:textId="13E65FA1" w:rsidR="00135E0E" w:rsidRPr="00AB5DFA" w:rsidRDefault="00135E0E" w:rsidP="00135E0E">
            <w:pPr>
              <w:pStyle w:val="acctfourfigures"/>
              <w:tabs>
                <w:tab w:val="clear" w:pos="765"/>
                <w:tab w:val="decimal" w:pos="968"/>
              </w:tabs>
              <w:spacing w:line="240" w:lineRule="exact"/>
              <w:ind w:right="-79"/>
              <w:rPr>
                <w:rFonts w:cs="Times New Roman"/>
                <w:b/>
                <w:bCs/>
                <w:snapToGrid w:val="0"/>
                <w:szCs w:val="22"/>
                <w:lang w:eastAsia="th-TH"/>
              </w:rPr>
            </w:pPr>
            <w:r w:rsidRPr="00655460">
              <w:rPr>
                <w:rFonts w:cs="Times New Roman"/>
                <w:b/>
                <w:bCs/>
                <w:snapToGrid w:val="0"/>
                <w:szCs w:val="22"/>
                <w:lang w:eastAsia="th-TH"/>
              </w:rPr>
              <w:t>2,635,669</w:t>
            </w:r>
          </w:p>
        </w:tc>
      </w:tr>
    </w:tbl>
    <w:bookmarkEnd w:id="6"/>
    <w:p w14:paraId="7D8A0B6F" w14:textId="77777777" w:rsidR="003F0459" w:rsidRPr="00AB5DFA" w:rsidRDefault="003F0459" w:rsidP="003F0459">
      <w:pPr>
        <w:pStyle w:val="ListParagraph"/>
        <w:numPr>
          <w:ilvl w:val="0"/>
          <w:numId w:val="34"/>
        </w:numPr>
        <w:tabs>
          <w:tab w:val="left" w:pos="810"/>
        </w:tabs>
        <w:spacing w:before="120" w:line="240" w:lineRule="exact"/>
        <w:ind w:left="882" w:right="-317" w:hanging="342"/>
        <w:jc w:val="both"/>
        <w:rPr>
          <w:rFonts w:eastAsia="Batang"/>
          <w:i/>
          <w:iCs/>
          <w:sz w:val="16"/>
          <w:szCs w:val="16"/>
          <w:lang w:eastAsia="ko-KR"/>
        </w:rPr>
      </w:pPr>
      <w:r w:rsidRPr="00AB5DFA">
        <w:rPr>
          <w:rFonts w:eastAsia="Batang"/>
          <w:sz w:val="16"/>
          <w:szCs w:val="16"/>
          <w:lang w:eastAsia="ko-KR"/>
        </w:rPr>
        <w:t>The year in which call option exercise period starts</w:t>
      </w:r>
    </w:p>
    <w:p w14:paraId="0E79C08E" w14:textId="00420AE4" w:rsidR="003851BD" w:rsidRPr="00EC65EE" w:rsidRDefault="003851BD" w:rsidP="00EC65EE">
      <w:pPr>
        <w:spacing w:line="240" w:lineRule="exact"/>
        <w:ind w:left="540" w:right="-29"/>
        <w:jc w:val="both"/>
        <w:rPr>
          <w:rFonts w:cs="Times New Roman"/>
          <w:szCs w:val="22"/>
        </w:rPr>
      </w:pPr>
    </w:p>
    <w:p w14:paraId="56820224" w14:textId="0E4256BB" w:rsidR="005F0ABB" w:rsidRPr="00AB5DFA" w:rsidRDefault="005F0ABB" w:rsidP="005F0ABB">
      <w:pPr>
        <w:ind w:left="547" w:right="-29"/>
        <w:jc w:val="both"/>
        <w:rPr>
          <w:rFonts w:cs="Times New Roman"/>
          <w:szCs w:val="22"/>
        </w:rPr>
      </w:pPr>
      <w:r w:rsidRPr="00AB5DFA">
        <w:rPr>
          <w:rFonts w:cs="Times New Roman"/>
          <w:szCs w:val="22"/>
        </w:rPr>
        <w:t xml:space="preserve">On </w:t>
      </w:r>
      <w:r w:rsidRPr="00AB5DFA">
        <w:rPr>
          <w:rFonts w:cs="Times New Roman"/>
          <w:szCs w:val="22"/>
          <w:rtl/>
          <w:cs/>
        </w:rPr>
        <w:t>27</w:t>
      </w:r>
      <w:r w:rsidRPr="00157CA9">
        <w:rPr>
          <w:rFonts w:cs="Times New Roman"/>
          <w:szCs w:val="22"/>
        </w:rPr>
        <w:t xml:space="preserve"> </w:t>
      </w:r>
      <w:r w:rsidRPr="00AB5DFA">
        <w:rPr>
          <w:rFonts w:cs="Times New Roman"/>
          <w:szCs w:val="22"/>
        </w:rPr>
        <w:t xml:space="preserve">May </w:t>
      </w:r>
      <w:r w:rsidRPr="00AB5DFA">
        <w:rPr>
          <w:rFonts w:cs="Times New Roman"/>
          <w:szCs w:val="22"/>
          <w:rtl/>
          <w:cs/>
        </w:rPr>
        <w:t>2021</w:t>
      </w:r>
      <w:r w:rsidRPr="00AB5DFA">
        <w:rPr>
          <w:rFonts w:cs="Times New Roman"/>
          <w:szCs w:val="22"/>
        </w:rPr>
        <w:t>, the Bank issued the perpetual subordinated debentures to be counted as Additional Tier</w:t>
      </w:r>
      <w:r>
        <w:rPr>
          <w:rFonts w:cs="Times New Roman"/>
          <w:szCs w:val="22"/>
        </w:rPr>
        <w:t xml:space="preserve"> 1 </w:t>
      </w:r>
      <w:r w:rsidRPr="00AB5DFA">
        <w:rPr>
          <w:rFonts w:cs="Times New Roman"/>
          <w:szCs w:val="22"/>
        </w:rPr>
        <w:t>Capital</w:t>
      </w:r>
      <w:r w:rsidRPr="00AB5DFA">
        <w:rPr>
          <w:rFonts w:cs="Times New Roman"/>
          <w:szCs w:val="22"/>
          <w:rtl/>
          <w:cs/>
        </w:rPr>
        <w:t xml:space="preserve"> </w:t>
      </w:r>
      <w:r w:rsidRPr="00AB5DFA">
        <w:rPr>
          <w:rFonts w:cs="Times New Roman"/>
          <w:szCs w:val="22"/>
        </w:rPr>
        <w:t>under</w:t>
      </w:r>
      <w:r w:rsidRPr="00AB5DFA">
        <w:rPr>
          <w:rFonts w:cs="Times New Roman"/>
          <w:szCs w:val="22"/>
          <w:rtl/>
          <w:cs/>
        </w:rPr>
        <w:t xml:space="preserve"> </w:t>
      </w:r>
      <w:r w:rsidRPr="00AB5DFA">
        <w:rPr>
          <w:rFonts w:cs="Times New Roman"/>
          <w:szCs w:val="22"/>
        </w:rPr>
        <w:t>Basel III requirement, par value</w:t>
      </w:r>
      <w:r w:rsidRPr="00AB5DFA">
        <w:rPr>
          <w:rFonts w:cs="Times New Roman"/>
          <w:szCs w:val="22"/>
          <w:rtl/>
          <w:cs/>
        </w:rPr>
        <w:t xml:space="preserve"> </w:t>
      </w:r>
      <w:r w:rsidRPr="00AB5DFA">
        <w:rPr>
          <w:rFonts w:cs="Times New Roman"/>
          <w:szCs w:val="22"/>
        </w:rPr>
        <w:t>at</w:t>
      </w:r>
      <w:r w:rsidRPr="00AB5DFA">
        <w:rPr>
          <w:rFonts w:cs="Times New Roman"/>
          <w:szCs w:val="22"/>
          <w:rtl/>
          <w:cs/>
        </w:rPr>
        <w:t xml:space="preserve"> </w:t>
      </w:r>
      <w:r w:rsidRPr="00157CA9">
        <w:rPr>
          <w:rFonts w:cs="Times New Roman"/>
          <w:szCs w:val="22"/>
        </w:rPr>
        <w:t>Baht 1,150 million</w:t>
      </w:r>
      <w:r w:rsidRPr="00AB5DFA">
        <w:rPr>
          <w:rFonts w:cs="Times New Roman"/>
          <w:szCs w:val="22"/>
        </w:rPr>
        <w:t>, which</w:t>
      </w:r>
      <w:r w:rsidRPr="00AB5DFA">
        <w:rPr>
          <w:rFonts w:cs="Times New Roman"/>
          <w:szCs w:val="22"/>
          <w:rtl/>
          <w:cs/>
        </w:rPr>
        <w:t xml:space="preserve"> </w:t>
      </w:r>
      <w:r w:rsidRPr="00AB5DFA">
        <w:rPr>
          <w:rFonts w:cs="Times New Roman"/>
          <w:szCs w:val="22"/>
        </w:rPr>
        <w:t>has</w:t>
      </w:r>
      <w:r w:rsidRPr="00AB5DFA">
        <w:rPr>
          <w:rFonts w:cs="Times New Roman"/>
          <w:szCs w:val="22"/>
          <w:rtl/>
          <w:cs/>
        </w:rPr>
        <w:t xml:space="preserve"> </w:t>
      </w:r>
      <w:r w:rsidRPr="00AB5DFA">
        <w:rPr>
          <w:rFonts w:cs="Times New Roman"/>
          <w:szCs w:val="22"/>
        </w:rPr>
        <w:t>no</w:t>
      </w:r>
      <w:r w:rsidRPr="00AB5DFA">
        <w:rPr>
          <w:rFonts w:cs="Times New Roman"/>
          <w:szCs w:val="22"/>
          <w:rtl/>
          <w:cs/>
        </w:rPr>
        <w:t xml:space="preserve"> </w:t>
      </w:r>
      <w:r w:rsidRPr="00AB5DFA">
        <w:rPr>
          <w:rFonts w:cs="Times New Roman"/>
          <w:szCs w:val="22"/>
        </w:rPr>
        <w:t>expiry date and bears a fixed interest rate at</w:t>
      </w:r>
      <w:r w:rsidRPr="00AB5DFA">
        <w:rPr>
          <w:rFonts w:cs="Times New Roman"/>
          <w:szCs w:val="22"/>
          <w:rtl/>
          <w:cs/>
        </w:rPr>
        <w:t xml:space="preserve"> </w:t>
      </w:r>
      <w:r>
        <w:rPr>
          <w:rFonts w:cs="Times New Roman"/>
          <w:szCs w:val="22"/>
        </w:rPr>
        <w:t>5.</w:t>
      </w:r>
      <w:r w:rsidRPr="00AB5DFA">
        <w:rPr>
          <w:rFonts w:cs="Times New Roman"/>
          <w:szCs w:val="22"/>
          <w:rtl/>
          <w:cs/>
        </w:rPr>
        <w:t>00</w:t>
      </w:r>
      <w:r w:rsidRPr="00AB5DFA">
        <w:rPr>
          <w:rFonts w:cs="Times New Roman"/>
          <w:szCs w:val="22"/>
          <w:cs/>
        </w:rPr>
        <w:t xml:space="preserve">% </w:t>
      </w:r>
      <w:r w:rsidRPr="00AB5DFA">
        <w:rPr>
          <w:rFonts w:cs="Times New Roman"/>
          <w:szCs w:val="22"/>
        </w:rPr>
        <w:t>per</w:t>
      </w:r>
      <w:r w:rsidRPr="00AB5DFA">
        <w:rPr>
          <w:rFonts w:cs="Times New Roman"/>
          <w:szCs w:val="22"/>
          <w:rtl/>
          <w:cs/>
        </w:rPr>
        <w:t xml:space="preserve"> </w:t>
      </w:r>
      <w:r w:rsidRPr="00AB5DFA">
        <w:rPr>
          <w:rFonts w:cs="Times New Roman"/>
          <w:szCs w:val="22"/>
        </w:rPr>
        <w:t>annum,</w:t>
      </w:r>
      <w:r w:rsidRPr="00AB5DFA">
        <w:rPr>
          <w:rFonts w:cs="Times New Roman"/>
          <w:szCs w:val="22"/>
          <w:rtl/>
          <w:cs/>
        </w:rPr>
        <w:t xml:space="preserve"> </w:t>
      </w:r>
      <w:r w:rsidRPr="00AB5DFA">
        <w:rPr>
          <w:rFonts w:cs="Times New Roman"/>
          <w:szCs w:val="22"/>
        </w:rPr>
        <w:t>payable</w:t>
      </w:r>
      <w:r w:rsidRPr="00AB5DFA">
        <w:rPr>
          <w:rFonts w:cs="Times New Roman"/>
          <w:szCs w:val="22"/>
          <w:rtl/>
          <w:cs/>
        </w:rPr>
        <w:t xml:space="preserve"> </w:t>
      </w:r>
      <w:r>
        <w:rPr>
          <w:rFonts w:cs="Times New Roman"/>
          <w:szCs w:val="22"/>
        </w:rPr>
        <w:t xml:space="preserve">interest </w:t>
      </w:r>
      <w:r w:rsidRPr="00AB5DFA">
        <w:rPr>
          <w:rFonts w:cs="Times New Roman"/>
          <w:szCs w:val="22"/>
        </w:rPr>
        <w:t>semi-annually in May and November of</w:t>
      </w:r>
      <w:r w:rsidRPr="00AB5DFA">
        <w:rPr>
          <w:rFonts w:cs="Times New Roman"/>
          <w:szCs w:val="22"/>
          <w:rtl/>
          <w:cs/>
        </w:rPr>
        <w:t xml:space="preserve"> </w:t>
      </w:r>
      <w:r w:rsidRPr="00AB5DFA">
        <w:rPr>
          <w:rFonts w:cs="Times New Roman"/>
          <w:szCs w:val="22"/>
        </w:rPr>
        <w:t>every</w:t>
      </w:r>
      <w:r w:rsidRPr="00AB5DFA">
        <w:rPr>
          <w:rFonts w:cs="Times New Roman"/>
          <w:szCs w:val="22"/>
          <w:rtl/>
          <w:cs/>
        </w:rPr>
        <w:t xml:space="preserve"> </w:t>
      </w:r>
      <w:r w:rsidRPr="00AB5DFA">
        <w:rPr>
          <w:rFonts w:cs="Times New Roman"/>
          <w:szCs w:val="22"/>
        </w:rPr>
        <w:t>year</w:t>
      </w:r>
      <w:r w:rsidRPr="00AB5DFA">
        <w:rPr>
          <w:rFonts w:cs="Times New Roman"/>
          <w:szCs w:val="22"/>
          <w:rtl/>
          <w:cs/>
        </w:rPr>
        <w:t xml:space="preserve">. </w:t>
      </w:r>
      <w:r w:rsidRPr="00AB5DFA">
        <w:rPr>
          <w:rFonts w:cs="Times New Roman"/>
          <w:szCs w:val="22"/>
        </w:rPr>
        <w:t>The</w:t>
      </w:r>
      <w:r w:rsidRPr="00AB5DFA">
        <w:rPr>
          <w:rFonts w:cs="Times New Roman"/>
          <w:szCs w:val="22"/>
          <w:rtl/>
          <w:cs/>
        </w:rPr>
        <w:t xml:space="preserve"> </w:t>
      </w:r>
      <w:r w:rsidRPr="00AB5DFA">
        <w:rPr>
          <w:rFonts w:cs="Times New Roman"/>
          <w:szCs w:val="22"/>
        </w:rPr>
        <w:t>debentures</w:t>
      </w:r>
      <w:r w:rsidRPr="00AB5DFA">
        <w:rPr>
          <w:rFonts w:cs="Times New Roman"/>
          <w:szCs w:val="22"/>
          <w:rtl/>
          <w:cs/>
        </w:rPr>
        <w:t xml:space="preserve"> </w:t>
      </w:r>
      <w:r w:rsidRPr="00AB5DFA">
        <w:rPr>
          <w:rFonts w:cs="Times New Roman"/>
          <w:szCs w:val="22"/>
        </w:rPr>
        <w:t>were</w:t>
      </w:r>
      <w:r w:rsidRPr="00AB5DFA">
        <w:rPr>
          <w:rFonts w:cs="Times New Roman"/>
          <w:szCs w:val="22"/>
          <w:rtl/>
          <w:cs/>
        </w:rPr>
        <w:t xml:space="preserve"> </w:t>
      </w:r>
      <w:r w:rsidRPr="00AB5DFA">
        <w:rPr>
          <w:rFonts w:cs="Times New Roman"/>
          <w:szCs w:val="22"/>
        </w:rPr>
        <w:t>offered</w:t>
      </w:r>
      <w:r w:rsidRPr="00AB5DFA">
        <w:rPr>
          <w:rFonts w:cs="Times New Roman"/>
          <w:szCs w:val="22"/>
          <w:rtl/>
          <w:cs/>
        </w:rPr>
        <w:t xml:space="preserve"> </w:t>
      </w:r>
      <w:r w:rsidRPr="00AB5DFA">
        <w:rPr>
          <w:rFonts w:cs="Times New Roman"/>
          <w:szCs w:val="22"/>
        </w:rPr>
        <w:t>to</w:t>
      </w:r>
      <w:r w:rsidRPr="00AB5DFA">
        <w:rPr>
          <w:rFonts w:cs="Times New Roman"/>
          <w:szCs w:val="22"/>
          <w:rtl/>
          <w:cs/>
        </w:rPr>
        <w:t xml:space="preserve"> </w:t>
      </w:r>
      <w:r w:rsidRPr="00AB5DFA">
        <w:rPr>
          <w:rFonts w:cs="Times New Roman"/>
          <w:szCs w:val="22"/>
        </w:rPr>
        <w:t>private</w:t>
      </w:r>
      <w:r w:rsidRPr="00AB5DFA">
        <w:rPr>
          <w:rFonts w:cs="Times New Roman"/>
          <w:szCs w:val="22"/>
          <w:rtl/>
          <w:cs/>
        </w:rPr>
        <w:t xml:space="preserve"> </w:t>
      </w:r>
      <w:r w:rsidRPr="00AB5DFA">
        <w:rPr>
          <w:rFonts w:cs="Times New Roman"/>
          <w:szCs w:val="22"/>
        </w:rPr>
        <w:t>placemen</w:t>
      </w:r>
      <w:r w:rsidR="00E83600">
        <w:rPr>
          <w:rFonts w:cs="Times New Roman"/>
          <w:szCs w:val="22"/>
        </w:rPr>
        <w:t>t (</w:t>
      </w:r>
      <w:r w:rsidRPr="00AB5DFA">
        <w:rPr>
          <w:rFonts w:cs="Times New Roman"/>
          <w:szCs w:val="22"/>
        </w:rPr>
        <w:t>institutional</w:t>
      </w:r>
      <w:r w:rsidRPr="00AB5DFA">
        <w:rPr>
          <w:rFonts w:cs="Times New Roman"/>
          <w:szCs w:val="22"/>
          <w:rtl/>
          <w:cs/>
        </w:rPr>
        <w:t xml:space="preserve"> </w:t>
      </w:r>
      <w:r w:rsidRPr="00AB5DFA">
        <w:rPr>
          <w:rFonts w:cs="Times New Roman"/>
          <w:szCs w:val="22"/>
        </w:rPr>
        <w:t>investors,</w:t>
      </w:r>
      <w:r w:rsidRPr="00AB5DFA">
        <w:rPr>
          <w:rFonts w:cs="Times New Roman"/>
          <w:szCs w:val="22"/>
          <w:rtl/>
          <w:cs/>
        </w:rPr>
        <w:t xml:space="preserve"> </w:t>
      </w:r>
      <w:r>
        <w:rPr>
          <w:rFonts w:cs="Times New Roman"/>
          <w:szCs w:val="22"/>
        </w:rPr>
        <w:t>H</w:t>
      </w:r>
      <w:r w:rsidRPr="00AB5DFA">
        <w:rPr>
          <w:rFonts w:cs="Times New Roman"/>
          <w:szCs w:val="22"/>
        </w:rPr>
        <w:t>igh</w:t>
      </w:r>
      <w:r w:rsidRPr="00AB5DFA">
        <w:rPr>
          <w:rFonts w:cs="Times New Roman"/>
          <w:szCs w:val="22"/>
          <w:rtl/>
          <w:cs/>
        </w:rPr>
        <w:t xml:space="preserve"> </w:t>
      </w:r>
      <w:r>
        <w:rPr>
          <w:rFonts w:cs="Times New Roman"/>
          <w:szCs w:val="22"/>
        </w:rPr>
        <w:t>N</w:t>
      </w:r>
      <w:r w:rsidRPr="00AB5DFA">
        <w:rPr>
          <w:rFonts w:cs="Times New Roman"/>
          <w:szCs w:val="22"/>
        </w:rPr>
        <w:t>et</w:t>
      </w:r>
      <w:r>
        <w:rPr>
          <w:rFonts w:cs="Times New Roman"/>
          <w:szCs w:val="22"/>
        </w:rPr>
        <w:t xml:space="preserve"> W</w:t>
      </w:r>
      <w:r w:rsidRPr="00AB5DFA">
        <w:rPr>
          <w:rFonts w:cs="Times New Roman"/>
          <w:szCs w:val="22"/>
        </w:rPr>
        <w:t>orth</w:t>
      </w:r>
      <w:r w:rsidRPr="00AB5DFA">
        <w:rPr>
          <w:rFonts w:cs="Times New Roman"/>
          <w:szCs w:val="22"/>
          <w:rtl/>
          <w:cs/>
        </w:rPr>
        <w:t xml:space="preserve"> </w:t>
      </w:r>
      <w:r w:rsidRPr="00AB5DFA">
        <w:rPr>
          <w:rFonts w:cs="Times New Roman"/>
          <w:szCs w:val="22"/>
        </w:rPr>
        <w:t>investors</w:t>
      </w:r>
      <w:r w:rsidRPr="00AB5DFA">
        <w:rPr>
          <w:rFonts w:cs="Times New Roman"/>
          <w:szCs w:val="22"/>
          <w:rtl/>
          <w:cs/>
        </w:rPr>
        <w:t xml:space="preserve"> </w:t>
      </w:r>
      <w:r w:rsidRPr="00326BFF">
        <w:rPr>
          <w:rFonts w:cs="Times New Roman"/>
          <w:szCs w:val="22"/>
        </w:rPr>
        <w:t>and</w:t>
      </w:r>
      <w:r w:rsidRPr="00326BFF">
        <w:rPr>
          <w:rFonts w:cs="Times New Roman"/>
          <w:szCs w:val="22"/>
          <w:rtl/>
          <w:cs/>
        </w:rPr>
        <w:t xml:space="preserve"> </w:t>
      </w:r>
      <w:r w:rsidRPr="00183258">
        <w:rPr>
          <w:rFonts w:cs="Times New Roman"/>
          <w:szCs w:val="22"/>
        </w:rPr>
        <w:t>related parties to the Group</w:t>
      </w:r>
      <w:r w:rsidRPr="00AB5DFA">
        <w:rPr>
          <w:rFonts w:cs="Times New Roman"/>
          <w:szCs w:val="22"/>
        </w:rPr>
        <w:t>).</w:t>
      </w:r>
      <w:r w:rsidRPr="00AB5DFA">
        <w:rPr>
          <w:rFonts w:cs="Times New Roman"/>
          <w:szCs w:val="22"/>
          <w:rtl/>
          <w:cs/>
        </w:rPr>
        <w:t xml:space="preserve"> </w:t>
      </w:r>
      <w:r w:rsidRPr="00AB5DFA">
        <w:rPr>
          <w:rFonts w:cs="Times New Roman"/>
          <w:szCs w:val="22"/>
        </w:rPr>
        <w:t>The Bank can early redeem the perpetual subordinated</w:t>
      </w:r>
      <w:r w:rsidRPr="00AB5DFA">
        <w:rPr>
          <w:rFonts w:cs="Times New Roman"/>
          <w:szCs w:val="22"/>
          <w:rtl/>
          <w:cs/>
        </w:rPr>
        <w:t xml:space="preserve"> </w:t>
      </w:r>
      <w:r w:rsidRPr="00AB5DFA">
        <w:rPr>
          <w:rFonts w:cs="Times New Roman"/>
          <w:szCs w:val="22"/>
        </w:rPr>
        <w:t>debenture</w:t>
      </w:r>
      <w:r w:rsidR="00B045E4">
        <w:rPr>
          <w:rFonts w:cs="Times New Roman"/>
          <w:szCs w:val="22"/>
        </w:rPr>
        <w:t>s to be counted as Additional Tier 1 Capital</w:t>
      </w:r>
      <w:r w:rsidRPr="00AB5DFA">
        <w:rPr>
          <w:rFonts w:cs="Times New Roman"/>
          <w:szCs w:val="22"/>
          <w:rtl/>
          <w:cs/>
        </w:rPr>
        <w:t xml:space="preserve"> </w:t>
      </w:r>
      <w:r w:rsidRPr="00AB5DFA">
        <w:rPr>
          <w:rFonts w:cs="Times New Roman"/>
          <w:szCs w:val="22"/>
        </w:rPr>
        <w:t>after</w:t>
      </w:r>
      <w:r w:rsidRPr="00AB5DFA">
        <w:rPr>
          <w:rFonts w:cs="Times New Roman"/>
          <w:szCs w:val="22"/>
          <w:rtl/>
          <w:cs/>
        </w:rPr>
        <w:t xml:space="preserve"> 5 </w:t>
      </w:r>
      <w:r w:rsidRPr="00AB5DFA">
        <w:rPr>
          <w:rFonts w:cs="Times New Roman"/>
          <w:szCs w:val="22"/>
        </w:rPr>
        <w:t>years</w:t>
      </w:r>
      <w:r w:rsidRPr="00AB5DFA">
        <w:rPr>
          <w:rFonts w:cs="Times New Roman"/>
          <w:szCs w:val="22"/>
          <w:rtl/>
          <w:cs/>
        </w:rPr>
        <w:t xml:space="preserve"> </w:t>
      </w:r>
      <w:r w:rsidRPr="00AB5DFA">
        <w:rPr>
          <w:rFonts w:cs="Times New Roman"/>
          <w:szCs w:val="22"/>
        </w:rPr>
        <w:t>from</w:t>
      </w:r>
      <w:r w:rsidRPr="00AB5DFA">
        <w:rPr>
          <w:rFonts w:cs="Times New Roman"/>
          <w:szCs w:val="22"/>
          <w:rtl/>
          <w:cs/>
        </w:rPr>
        <w:t xml:space="preserve"> </w:t>
      </w:r>
      <w:r w:rsidRPr="00AB5DFA">
        <w:rPr>
          <w:rFonts w:cs="Times New Roman"/>
          <w:szCs w:val="22"/>
        </w:rPr>
        <w:t>the</w:t>
      </w:r>
      <w:r w:rsidRPr="00AB5DFA">
        <w:rPr>
          <w:rFonts w:cs="Times New Roman"/>
          <w:szCs w:val="22"/>
          <w:rtl/>
          <w:cs/>
        </w:rPr>
        <w:t xml:space="preserve"> </w:t>
      </w:r>
      <w:r w:rsidRPr="00AB5DFA">
        <w:rPr>
          <w:rFonts w:cs="Times New Roman"/>
          <w:szCs w:val="22"/>
        </w:rPr>
        <w:t>issued date or according to certain specified conditions. The Bank has</w:t>
      </w:r>
      <w:r w:rsidRPr="00AB5DFA">
        <w:rPr>
          <w:rFonts w:cs="Times New Roman"/>
          <w:szCs w:val="22"/>
          <w:rtl/>
          <w:cs/>
        </w:rPr>
        <w:t xml:space="preserve"> </w:t>
      </w:r>
      <w:r w:rsidRPr="00AB5DFA">
        <w:rPr>
          <w:rFonts w:cs="Times New Roman"/>
          <w:szCs w:val="22"/>
        </w:rPr>
        <w:t>to</w:t>
      </w:r>
      <w:r w:rsidRPr="00AB5DFA">
        <w:rPr>
          <w:rFonts w:cs="Times New Roman"/>
          <w:szCs w:val="22"/>
          <w:rtl/>
          <w:cs/>
        </w:rPr>
        <w:t xml:space="preserve"> </w:t>
      </w:r>
      <w:r w:rsidRPr="00AB5DFA">
        <w:rPr>
          <w:rFonts w:cs="Times New Roman"/>
          <w:szCs w:val="22"/>
        </w:rPr>
        <w:t>seek</w:t>
      </w:r>
      <w:r w:rsidRPr="00AB5DFA">
        <w:rPr>
          <w:rFonts w:cs="Times New Roman"/>
          <w:szCs w:val="22"/>
          <w:rtl/>
          <w:cs/>
        </w:rPr>
        <w:t xml:space="preserve"> </w:t>
      </w:r>
      <w:r w:rsidRPr="00AB5DFA">
        <w:rPr>
          <w:rFonts w:cs="Times New Roman"/>
          <w:szCs w:val="22"/>
        </w:rPr>
        <w:t>an</w:t>
      </w:r>
      <w:r w:rsidRPr="00AB5DFA">
        <w:rPr>
          <w:rFonts w:cs="Times New Roman"/>
          <w:szCs w:val="22"/>
          <w:rtl/>
          <w:cs/>
        </w:rPr>
        <w:t xml:space="preserve"> </w:t>
      </w:r>
      <w:r w:rsidRPr="00AB5DFA">
        <w:rPr>
          <w:rFonts w:cs="Times New Roman"/>
          <w:szCs w:val="22"/>
        </w:rPr>
        <w:t>approval</w:t>
      </w:r>
      <w:r w:rsidRPr="00AB5DFA">
        <w:rPr>
          <w:rFonts w:cs="Times New Roman"/>
          <w:szCs w:val="22"/>
          <w:rtl/>
          <w:cs/>
        </w:rPr>
        <w:t xml:space="preserve"> </w:t>
      </w:r>
      <w:r w:rsidRPr="00AB5DFA">
        <w:rPr>
          <w:rFonts w:cs="Times New Roman"/>
          <w:szCs w:val="22"/>
        </w:rPr>
        <w:t>from the Bank of Thailand for early redemption.</w:t>
      </w:r>
    </w:p>
    <w:p w14:paraId="6FCFD64F" w14:textId="77777777" w:rsidR="005F0ABB" w:rsidRDefault="005F0ABB" w:rsidP="00606683">
      <w:pPr>
        <w:ind w:left="540" w:right="-18"/>
        <w:jc w:val="thaiDistribute"/>
        <w:rPr>
          <w:rFonts w:cs="Times New Roman"/>
          <w:szCs w:val="22"/>
        </w:rPr>
      </w:pPr>
    </w:p>
    <w:p w14:paraId="31E90728" w14:textId="7A998D54" w:rsidR="00606683" w:rsidRPr="00744FE0" w:rsidRDefault="00606683" w:rsidP="00606683">
      <w:pPr>
        <w:ind w:left="540" w:right="-18"/>
        <w:jc w:val="thaiDistribute"/>
        <w:rPr>
          <w:rFonts w:cs="Times New Roman"/>
          <w:szCs w:val="22"/>
        </w:rPr>
      </w:pPr>
      <w:r w:rsidRPr="00150D68">
        <w:rPr>
          <w:rFonts w:cs="Times New Roman"/>
          <w:szCs w:val="22"/>
        </w:rPr>
        <w:t xml:space="preserve">On 15 June 2023, the Bank issued the subordinated debentures to be counted as Additional Tier 2 Capital under Basel III requirement, par value at Baht 1,700 million, which has a 10-year maturity, and bears a fixed interest rate at 6.00% per annum, payable </w:t>
      </w:r>
      <w:r w:rsidRPr="00150D68">
        <w:rPr>
          <w:szCs w:val="28"/>
          <w:lang w:val="en-US" w:bidi="th-TH"/>
        </w:rPr>
        <w:t xml:space="preserve">interest </w:t>
      </w:r>
      <w:r w:rsidRPr="00150D68">
        <w:rPr>
          <w:rFonts w:cs="Times New Roman"/>
          <w:szCs w:val="22"/>
        </w:rPr>
        <w:t>semi-annually in June and December of each year. The debentures were offered to private placement (institutional investors and High Net Worth investors or Ultra High Net Worth investors). The Bank can early redeem the subordinated</w:t>
      </w:r>
      <w:r w:rsidRPr="00150D68">
        <w:rPr>
          <w:rFonts w:cs="Times New Roman"/>
          <w:szCs w:val="22"/>
          <w:rtl/>
          <w:cs/>
        </w:rPr>
        <w:t xml:space="preserve"> </w:t>
      </w:r>
      <w:r w:rsidRPr="00150D68">
        <w:rPr>
          <w:rFonts w:cs="Times New Roman"/>
          <w:szCs w:val="22"/>
        </w:rPr>
        <w:t>debentures</w:t>
      </w:r>
      <w:r w:rsidRPr="00150D68">
        <w:rPr>
          <w:rFonts w:cstheme="minorBidi" w:hint="cs"/>
          <w:szCs w:val="28"/>
          <w:cs/>
          <w:lang w:bidi="th-TH"/>
        </w:rPr>
        <w:t xml:space="preserve"> </w:t>
      </w:r>
      <w:r w:rsidRPr="00150D68">
        <w:rPr>
          <w:rFonts w:cs="Times New Roman"/>
          <w:szCs w:val="22"/>
        </w:rPr>
        <w:t>to be counted as Additional Tier 2 Capital</w:t>
      </w:r>
      <w:r w:rsidRPr="00150D68">
        <w:rPr>
          <w:rFonts w:cs="Times New Roman"/>
          <w:szCs w:val="22"/>
          <w:rtl/>
          <w:cs/>
        </w:rPr>
        <w:t xml:space="preserve"> </w:t>
      </w:r>
      <w:r w:rsidRPr="00150D68">
        <w:rPr>
          <w:rFonts w:cs="Times New Roman"/>
          <w:szCs w:val="22"/>
        </w:rPr>
        <w:t>after</w:t>
      </w:r>
      <w:r w:rsidRPr="00150D68">
        <w:rPr>
          <w:rFonts w:cs="Times New Roman"/>
          <w:szCs w:val="22"/>
          <w:rtl/>
          <w:cs/>
        </w:rPr>
        <w:t xml:space="preserve"> 5 </w:t>
      </w:r>
      <w:r w:rsidRPr="00150D68">
        <w:rPr>
          <w:rFonts w:cs="Times New Roman"/>
          <w:szCs w:val="22"/>
        </w:rPr>
        <w:t>years</w:t>
      </w:r>
      <w:r w:rsidRPr="00150D68">
        <w:rPr>
          <w:rFonts w:cs="Times New Roman"/>
          <w:szCs w:val="22"/>
          <w:rtl/>
          <w:cs/>
        </w:rPr>
        <w:t xml:space="preserve"> </w:t>
      </w:r>
      <w:r w:rsidRPr="00150D68">
        <w:rPr>
          <w:rFonts w:cs="Times New Roman"/>
          <w:szCs w:val="22"/>
        </w:rPr>
        <w:t>from</w:t>
      </w:r>
      <w:r w:rsidRPr="00150D68">
        <w:rPr>
          <w:rFonts w:cs="Times New Roman"/>
          <w:szCs w:val="22"/>
          <w:rtl/>
          <w:cs/>
        </w:rPr>
        <w:t xml:space="preserve"> </w:t>
      </w:r>
      <w:r w:rsidRPr="00150D68">
        <w:rPr>
          <w:rFonts w:cs="Times New Roman"/>
          <w:szCs w:val="22"/>
        </w:rPr>
        <w:t>the</w:t>
      </w:r>
      <w:r w:rsidRPr="00150D68">
        <w:rPr>
          <w:rFonts w:cs="Times New Roman"/>
          <w:szCs w:val="22"/>
          <w:rtl/>
          <w:cs/>
        </w:rPr>
        <w:t xml:space="preserve"> </w:t>
      </w:r>
      <w:r w:rsidRPr="00150D68">
        <w:rPr>
          <w:rFonts w:cs="Times New Roman"/>
          <w:szCs w:val="22"/>
        </w:rPr>
        <w:t>issued date or according to certain specified conditions. The Bank has</w:t>
      </w:r>
      <w:r w:rsidRPr="00150D68">
        <w:rPr>
          <w:rFonts w:cs="Times New Roman"/>
          <w:szCs w:val="22"/>
          <w:rtl/>
          <w:cs/>
        </w:rPr>
        <w:t xml:space="preserve"> </w:t>
      </w:r>
      <w:r w:rsidRPr="00150D68">
        <w:rPr>
          <w:rFonts w:cs="Times New Roman"/>
          <w:szCs w:val="22"/>
        </w:rPr>
        <w:t>to</w:t>
      </w:r>
      <w:r w:rsidRPr="00150D68">
        <w:rPr>
          <w:rFonts w:cs="Times New Roman"/>
          <w:szCs w:val="22"/>
          <w:rtl/>
          <w:cs/>
        </w:rPr>
        <w:t xml:space="preserve"> </w:t>
      </w:r>
      <w:r w:rsidRPr="00150D68">
        <w:rPr>
          <w:rFonts w:cs="Times New Roman"/>
          <w:szCs w:val="22"/>
        </w:rPr>
        <w:t>seek</w:t>
      </w:r>
      <w:r w:rsidRPr="00150D68">
        <w:rPr>
          <w:rFonts w:cs="Times New Roman"/>
          <w:szCs w:val="22"/>
          <w:rtl/>
          <w:cs/>
        </w:rPr>
        <w:t xml:space="preserve"> </w:t>
      </w:r>
      <w:r w:rsidRPr="00150D68">
        <w:rPr>
          <w:rFonts w:cs="Times New Roman"/>
          <w:szCs w:val="22"/>
        </w:rPr>
        <w:t>an</w:t>
      </w:r>
      <w:r w:rsidRPr="00150D68">
        <w:rPr>
          <w:rFonts w:cs="Times New Roman"/>
          <w:szCs w:val="22"/>
          <w:rtl/>
          <w:cs/>
        </w:rPr>
        <w:t xml:space="preserve"> </w:t>
      </w:r>
      <w:r w:rsidRPr="00150D68">
        <w:rPr>
          <w:rFonts w:cs="Times New Roman"/>
          <w:szCs w:val="22"/>
        </w:rPr>
        <w:t>approval</w:t>
      </w:r>
      <w:r w:rsidRPr="00150D68">
        <w:rPr>
          <w:rFonts w:cs="Times New Roman"/>
          <w:szCs w:val="22"/>
          <w:rtl/>
          <w:cs/>
        </w:rPr>
        <w:t xml:space="preserve"> </w:t>
      </w:r>
      <w:r w:rsidRPr="00150D68">
        <w:rPr>
          <w:rFonts w:cs="Times New Roman"/>
          <w:szCs w:val="22"/>
        </w:rPr>
        <w:t>from the Bank of Thailand for early redemption.</w:t>
      </w:r>
    </w:p>
    <w:p w14:paraId="57099C2A" w14:textId="4C548AB1" w:rsidR="00DF50AA" w:rsidRDefault="00DF50AA">
      <w:pPr>
        <w:rPr>
          <w:rFonts w:cs="Times New Roman"/>
          <w:szCs w:val="22"/>
        </w:rPr>
      </w:pPr>
      <w:r>
        <w:rPr>
          <w:rFonts w:cs="Times New Roman"/>
          <w:szCs w:val="22"/>
        </w:rPr>
        <w:br w:type="page"/>
      </w:r>
    </w:p>
    <w:p w14:paraId="3849628D" w14:textId="7EC64EE1" w:rsidR="00777E82" w:rsidRPr="0012708E" w:rsidRDefault="0012569B" w:rsidP="002038AA">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2</w:t>
      </w:r>
      <w:r w:rsidR="00864BDB">
        <w:rPr>
          <w:rFonts w:cs="Times New Roman"/>
          <w:i w:val="0"/>
          <w:iCs/>
          <w:szCs w:val="24"/>
        </w:rPr>
        <w:t>2</w:t>
      </w:r>
      <w:r w:rsidR="00433B08" w:rsidRPr="0012708E">
        <w:rPr>
          <w:rFonts w:cs="Times New Roman"/>
          <w:i w:val="0"/>
          <w:iCs/>
          <w:szCs w:val="24"/>
        </w:rPr>
        <w:tab/>
      </w:r>
      <w:r w:rsidR="00112158" w:rsidRPr="0012708E">
        <w:rPr>
          <w:rFonts w:cs="Times New Roman"/>
          <w:i w:val="0"/>
          <w:iCs/>
          <w:szCs w:val="24"/>
        </w:rPr>
        <w:t>Provisions</w:t>
      </w:r>
    </w:p>
    <w:p w14:paraId="72568E2A" w14:textId="77777777" w:rsidR="007A6FF9" w:rsidRPr="0012708E" w:rsidRDefault="007A6FF9" w:rsidP="002038AA">
      <w:pPr>
        <w:tabs>
          <w:tab w:val="left" w:pos="900"/>
        </w:tabs>
        <w:spacing w:line="240" w:lineRule="atLeast"/>
        <w:ind w:left="547"/>
        <w:jc w:val="thaiDistribute"/>
        <w:rPr>
          <w:rFonts w:eastAsia="Calibri" w:cs="Times New Roman"/>
          <w:szCs w:val="22"/>
          <w:lang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611"/>
        <w:gridCol w:w="1260"/>
        <w:gridCol w:w="181"/>
        <w:gridCol w:w="1259"/>
        <w:gridCol w:w="181"/>
        <w:gridCol w:w="1259"/>
        <w:gridCol w:w="181"/>
        <w:gridCol w:w="1259"/>
      </w:tblGrid>
      <w:tr w:rsidR="00177D24" w:rsidRPr="00880EEB" w14:paraId="5CE5B7BC" w14:textId="6061A33A" w:rsidTr="00B95516">
        <w:trPr>
          <w:cantSplit/>
          <w:tblHeader/>
        </w:trPr>
        <w:tc>
          <w:tcPr>
            <w:tcW w:w="3611" w:type="dxa"/>
          </w:tcPr>
          <w:p w14:paraId="7C4DCD9D" w14:textId="77777777" w:rsidR="00177D24" w:rsidRPr="00880EEB" w:rsidRDefault="00177D24" w:rsidP="00177D24">
            <w:pPr>
              <w:pStyle w:val="acctfourfigures"/>
              <w:spacing w:line="240" w:lineRule="atLeast"/>
              <w:ind w:right="-79"/>
              <w:rPr>
                <w:rFonts w:cs="Times New Roman"/>
                <w:szCs w:val="22"/>
              </w:rPr>
            </w:pPr>
          </w:p>
        </w:tc>
        <w:tc>
          <w:tcPr>
            <w:tcW w:w="2700" w:type="dxa"/>
            <w:gridSpan w:val="3"/>
            <w:vAlign w:val="bottom"/>
          </w:tcPr>
          <w:p w14:paraId="4FD5ECAE" w14:textId="59A48E74" w:rsidR="00177D24" w:rsidRPr="00880EEB" w:rsidRDefault="00177D24" w:rsidP="00177D24">
            <w:pPr>
              <w:spacing w:line="240" w:lineRule="atLeast"/>
              <w:ind w:left="-108" w:right="-108"/>
              <w:jc w:val="center"/>
              <w:rPr>
                <w:rFonts w:cs="Times New Roman"/>
                <w:b/>
                <w:bCs/>
                <w:szCs w:val="22"/>
              </w:rPr>
            </w:pPr>
            <w:r w:rsidRPr="00880EEB">
              <w:rPr>
                <w:rFonts w:cs="Times New Roman"/>
                <w:b/>
                <w:bCs/>
                <w:szCs w:val="22"/>
              </w:rPr>
              <w:t>Consolidated</w:t>
            </w:r>
          </w:p>
        </w:tc>
        <w:tc>
          <w:tcPr>
            <w:tcW w:w="181" w:type="dxa"/>
          </w:tcPr>
          <w:p w14:paraId="1F09E091" w14:textId="77777777" w:rsidR="00177D24" w:rsidRPr="00880EEB" w:rsidRDefault="00177D24" w:rsidP="00177D24">
            <w:pPr>
              <w:jc w:val="center"/>
              <w:rPr>
                <w:rFonts w:cs="Times New Roman"/>
                <w:b/>
                <w:bCs/>
                <w:szCs w:val="22"/>
              </w:rPr>
            </w:pPr>
          </w:p>
        </w:tc>
        <w:tc>
          <w:tcPr>
            <w:tcW w:w="2699" w:type="dxa"/>
            <w:gridSpan w:val="3"/>
            <w:vAlign w:val="bottom"/>
          </w:tcPr>
          <w:p w14:paraId="1CBFD338" w14:textId="435B1775" w:rsidR="00177D24" w:rsidRPr="00880EEB" w:rsidRDefault="00917C1D" w:rsidP="003F7378">
            <w:pPr>
              <w:jc w:val="center"/>
              <w:rPr>
                <w:rFonts w:cs="Times New Roman"/>
                <w:szCs w:val="22"/>
              </w:rPr>
            </w:pPr>
            <w:r w:rsidRPr="00880EEB">
              <w:rPr>
                <w:rFonts w:cs="Times New Roman"/>
                <w:b/>
                <w:bCs/>
                <w:szCs w:val="22"/>
              </w:rPr>
              <w:t>The Bank</w:t>
            </w:r>
          </w:p>
        </w:tc>
      </w:tr>
      <w:tr w:rsidR="00135E0E" w:rsidRPr="00880EEB" w14:paraId="3E680A20" w14:textId="77777777">
        <w:trPr>
          <w:cantSplit/>
          <w:tblHeader/>
        </w:trPr>
        <w:tc>
          <w:tcPr>
            <w:tcW w:w="3611" w:type="dxa"/>
          </w:tcPr>
          <w:p w14:paraId="60E83755" w14:textId="77777777" w:rsidR="00135E0E" w:rsidRPr="00880EEB" w:rsidRDefault="00135E0E" w:rsidP="00135E0E">
            <w:pPr>
              <w:pStyle w:val="acctfourfigures"/>
              <w:spacing w:line="240" w:lineRule="atLeast"/>
              <w:ind w:right="-79"/>
              <w:rPr>
                <w:rFonts w:cs="Times New Roman"/>
                <w:szCs w:val="22"/>
              </w:rPr>
            </w:pPr>
          </w:p>
        </w:tc>
        <w:tc>
          <w:tcPr>
            <w:tcW w:w="1260" w:type="dxa"/>
            <w:vAlign w:val="bottom"/>
          </w:tcPr>
          <w:p w14:paraId="479FA978" w14:textId="497A58CF" w:rsidR="00135E0E" w:rsidRDefault="00135E0E" w:rsidP="00135E0E">
            <w:pPr>
              <w:spacing w:line="280" w:lineRule="atLeast"/>
              <w:ind w:left="-108" w:right="-108"/>
              <w:jc w:val="center"/>
              <w:rPr>
                <w:rFonts w:cs="Times New Roman"/>
                <w:szCs w:val="22"/>
              </w:rPr>
            </w:pPr>
            <w:r>
              <w:rPr>
                <w:rFonts w:cs="Times New Roman"/>
                <w:szCs w:val="22"/>
              </w:rPr>
              <w:t xml:space="preserve">30 June </w:t>
            </w:r>
          </w:p>
        </w:tc>
        <w:tc>
          <w:tcPr>
            <w:tcW w:w="181" w:type="dxa"/>
            <w:vAlign w:val="bottom"/>
          </w:tcPr>
          <w:p w14:paraId="53354885" w14:textId="77777777" w:rsidR="00135E0E" w:rsidRPr="00880EEB" w:rsidRDefault="00135E0E" w:rsidP="00135E0E">
            <w:pPr>
              <w:spacing w:line="280" w:lineRule="atLeast"/>
              <w:ind w:left="-108" w:right="-108"/>
              <w:rPr>
                <w:rFonts w:cs="Times New Roman"/>
                <w:szCs w:val="22"/>
                <w:rtl/>
                <w:cs/>
              </w:rPr>
            </w:pPr>
          </w:p>
        </w:tc>
        <w:tc>
          <w:tcPr>
            <w:tcW w:w="1259" w:type="dxa"/>
            <w:vAlign w:val="bottom"/>
          </w:tcPr>
          <w:p w14:paraId="3E2BEDAF" w14:textId="75ADDFBA" w:rsidR="00135E0E" w:rsidRDefault="00135E0E" w:rsidP="00135E0E">
            <w:pPr>
              <w:spacing w:line="280" w:lineRule="atLeast"/>
              <w:ind w:left="-108" w:right="-108"/>
              <w:jc w:val="center"/>
              <w:rPr>
                <w:rFonts w:cs="Times New Roman"/>
                <w:szCs w:val="22"/>
              </w:rPr>
            </w:pPr>
            <w:r>
              <w:rPr>
                <w:rFonts w:cs="Times New Roman"/>
                <w:szCs w:val="22"/>
              </w:rPr>
              <w:t>31 December</w:t>
            </w:r>
          </w:p>
        </w:tc>
        <w:tc>
          <w:tcPr>
            <w:tcW w:w="181" w:type="dxa"/>
          </w:tcPr>
          <w:p w14:paraId="364A2479" w14:textId="77777777" w:rsidR="00135E0E" w:rsidRPr="00880EEB" w:rsidRDefault="00135E0E" w:rsidP="00135E0E">
            <w:pPr>
              <w:spacing w:line="280" w:lineRule="atLeast"/>
              <w:ind w:left="-108" w:right="-108"/>
              <w:jc w:val="center"/>
              <w:rPr>
                <w:rFonts w:cs="Times New Roman"/>
                <w:szCs w:val="22"/>
              </w:rPr>
            </w:pPr>
          </w:p>
        </w:tc>
        <w:tc>
          <w:tcPr>
            <w:tcW w:w="1259" w:type="dxa"/>
            <w:vAlign w:val="bottom"/>
          </w:tcPr>
          <w:p w14:paraId="5565FDE3" w14:textId="4258CF69" w:rsidR="00135E0E" w:rsidRDefault="00135E0E" w:rsidP="00135E0E">
            <w:pPr>
              <w:spacing w:line="280" w:lineRule="atLeast"/>
              <w:ind w:left="-108" w:right="-108"/>
              <w:jc w:val="center"/>
              <w:rPr>
                <w:rFonts w:cs="Times New Roman"/>
                <w:szCs w:val="22"/>
              </w:rPr>
            </w:pPr>
            <w:r>
              <w:rPr>
                <w:rFonts w:cs="Times New Roman"/>
                <w:szCs w:val="22"/>
              </w:rPr>
              <w:t xml:space="preserve">30 June </w:t>
            </w:r>
          </w:p>
        </w:tc>
        <w:tc>
          <w:tcPr>
            <w:tcW w:w="181" w:type="dxa"/>
            <w:vAlign w:val="bottom"/>
          </w:tcPr>
          <w:p w14:paraId="44C9D5B1" w14:textId="77777777" w:rsidR="00135E0E" w:rsidRPr="00880EEB" w:rsidRDefault="00135E0E" w:rsidP="00135E0E">
            <w:pPr>
              <w:spacing w:line="280" w:lineRule="atLeast"/>
              <w:ind w:left="-108" w:right="-108"/>
              <w:jc w:val="center"/>
              <w:rPr>
                <w:rFonts w:cs="Times New Roman"/>
                <w:szCs w:val="22"/>
              </w:rPr>
            </w:pPr>
          </w:p>
        </w:tc>
        <w:tc>
          <w:tcPr>
            <w:tcW w:w="1259" w:type="dxa"/>
            <w:vAlign w:val="bottom"/>
          </w:tcPr>
          <w:p w14:paraId="0E17B42E" w14:textId="6419B6D9" w:rsidR="00135E0E" w:rsidRDefault="00135E0E" w:rsidP="00135E0E">
            <w:pPr>
              <w:spacing w:line="280" w:lineRule="atLeast"/>
              <w:ind w:left="-108" w:right="-108"/>
              <w:jc w:val="center"/>
              <w:rPr>
                <w:rFonts w:cs="Times New Roman"/>
                <w:szCs w:val="22"/>
              </w:rPr>
            </w:pPr>
            <w:r>
              <w:rPr>
                <w:rFonts w:cs="Times New Roman"/>
                <w:szCs w:val="22"/>
              </w:rPr>
              <w:t>31 December</w:t>
            </w:r>
          </w:p>
        </w:tc>
      </w:tr>
      <w:tr w:rsidR="00135E0E" w:rsidRPr="00880EEB" w14:paraId="48D6A43F" w14:textId="77777777">
        <w:trPr>
          <w:cantSplit/>
          <w:tblHeader/>
        </w:trPr>
        <w:tc>
          <w:tcPr>
            <w:tcW w:w="3611" w:type="dxa"/>
          </w:tcPr>
          <w:p w14:paraId="2B1BD27A" w14:textId="77777777" w:rsidR="00135E0E" w:rsidRPr="00880EEB" w:rsidRDefault="00135E0E" w:rsidP="00135E0E">
            <w:pPr>
              <w:pStyle w:val="acctfourfigures"/>
              <w:spacing w:line="240" w:lineRule="atLeast"/>
              <w:ind w:right="-79"/>
              <w:rPr>
                <w:rFonts w:cs="Times New Roman"/>
                <w:szCs w:val="22"/>
              </w:rPr>
            </w:pPr>
          </w:p>
        </w:tc>
        <w:tc>
          <w:tcPr>
            <w:tcW w:w="1260" w:type="dxa"/>
            <w:vAlign w:val="bottom"/>
          </w:tcPr>
          <w:p w14:paraId="65665335" w14:textId="2D72C132" w:rsidR="00135E0E" w:rsidRPr="00880EEB" w:rsidRDefault="00135E0E" w:rsidP="00135E0E">
            <w:pPr>
              <w:spacing w:line="280" w:lineRule="atLeast"/>
              <w:ind w:left="-108" w:right="-108"/>
              <w:jc w:val="center"/>
              <w:rPr>
                <w:rFonts w:cs="Times New Roman"/>
                <w:szCs w:val="22"/>
              </w:rPr>
            </w:pPr>
            <w:r>
              <w:rPr>
                <w:rFonts w:cs="Times New Roman"/>
                <w:szCs w:val="22"/>
              </w:rPr>
              <w:t>2025</w:t>
            </w:r>
          </w:p>
        </w:tc>
        <w:tc>
          <w:tcPr>
            <w:tcW w:w="181" w:type="dxa"/>
            <w:vAlign w:val="bottom"/>
          </w:tcPr>
          <w:p w14:paraId="2192FDA2" w14:textId="77777777" w:rsidR="00135E0E" w:rsidRPr="00880EEB" w:rsidRDefault="00135E0E" w:rsidP="00135E0E">
            <w:pPr>
              <w:spacing w:line="280" w:lineRule="atLeast"/>
              <w:ind w:left="-108" w:right="-108"/>
              <w:rPr>
                <w:rFonts w:cs="Times New Roman"/>
                <w:szCs w:val="22"/>
                <w:rtl/>
                <w:cs/>
              </w:rPr>
            </w:pPr>
          </w:p>
        </w:tc>
        <w:tc>
          <w:tcPr>
            <w:tcW w:w="1259" w:type="dxa"/>
            <w:vAlign w:val="bottom"/>
          </w:tcPr>
          <w:p w14:paraId="1F19007A" w14:textId="58744E72" w:rsidR="00135E0E" w:rsidRPr="00880EEB" w:rsidRDefault="00135E0E" w:rsidP="00135E0E">
            <w:pPr>
              <w:spacing w:line="280" w:lineRule="atLeast"/>
              <w:ind w:left="-108" w:right="-108"/>
              <w:jc w:val="center"/>
              <w:rPr>
                <w:rFonts w:cs="Times New Roman"/>
                <w:szCs w:val="22"/>
              </w:rPr>
            </w:pPr>
            <w:r>
              <w:rPr>
                <w:rFonts w:cs="Times New Roman"/>
                <w:szCs w:val="22"/>
              </w:rPr>
              <w:t>2024</w:t>
            </w:r>
          </w:p>
        </w:tc>
        <w:tc>
          <w:tcPr>
            <w:tcW w:w="181" w:type="dxa"/>
          </w:tcPr>
          <w:p w14:paraId="1D340CE2" w14:textId="77777777" w:rsidR="00135E0E" w:rsidRPr="00880EEB" w:rsidRDefault="00135E0E" w:rsidP="00135E0E">
            <w:pPr>
              <w:spacing w:line="280" w:lineRule="atLeast"/>
              <w:ind w:left="-108" w:right="-108"/>
              <w:jc w:val="center"/>
              <w:rPr>
                <w:rFonts w:cs="Times New Roman"/>
                <w:szCs w:val="22"/>
              </w:rPr>
            </w:pPr>
          </w:p>
        </w:tc>
        <w:tc>
          <w:tcPr>
            <w:tcW w:w="1259" w:type="dxa"/>
            <w:vAlign w:val="bottom"/>
          </w:tcPr>
          <w:p w14:paraId="70DEF54B" w14:textId="18E94D32" w:rsidR="00135E0E" w:rsidRPr="00880EEB" w:rsidRDefault="00135E0E" w:rsidP="00135E0E">
            <w:pPr>
              <w:spacing w:line="280" w:lineRule="atLeast"/>
              <w:ind w:left="-108" w:right="-108"/>
              <w:jc w:val="center"/>
              <w:rPr>
                <w:rFonts w:cs="Times New Roman"/>
                <w:szCs w:val="22"/>
              </w:rPr>
            </w:pPr>
            <w:r>
              <w:rPr>
                <w:rFonts w:cs="Times New Roman"/>
                <w:szCs w:val="22"/>
              </w:rPr>
              <w:t>2025</w:t>
            </w:r>
          </w:p>
        </w:tc>
        <w:tc>
          <w:tcPr>
            <w:tcW w:w="181" w:type="dxa"/>
            <w:vAlign w:val="bottom"/>
          </w:tcPr>
          <w:p w14:paraId="34752B1E" w14:textId="77777777" w:rsidR="00135E0E" w:rsidRPr="00880EEB" w:rsidRDefault="00135E0E" w:rsidP="00135E0E">
            <w:pPr>
              <w:spacing w:line="280" w:lineRule="atLeast"/>
              <w:ind w:left="-108" w:right="-108"/>
              <w:jc w:val="center"/>
              <w:rPr>
                <w:rFonts w:cs="Times New Roman"/>
                <w:szCs w:val="22"/>
              </w:rPr>
            </w:pPr>
          </w:p>
        </w:tc>
        <w:tc>
          <w:tcPr>
            <w:tcW w:w="1259" w:type="dxa"/>
            <w:vAlign w:val="bottom"/>
          </w:tcPr>
          <w:p w14:paraId="0E03F4E5" w14:textId="32B33123" w:rsidR="00135E0E" w:rsidRPr="00880EEB" w:rsidRDefault="00135E0E" w:rsidP="00135E0E">
            <w:pPr>
              <w:spacing w:line="280" w:lineRule="atLeast"/>
              <w:ind w:left="-108" w:right="-108"/>
              <w:jc w:val="center"/>
              <w:rPr>
                <w:rFonts w:cs="Times New Roman"/>
                <w:szCs w:val="22"/>
              </w:rPr>
            </w:pPr>
            <w:r>
              <w:rPr>
                <w:rFonts w:cs="Times New Roman"/>
                <w:szCs w:val="22"/>
              </w:rPr>
              <w:t>2024</w:t>
            </w:r>
          </w:p>
        </w:tc>
      </w:tr>
      <w:tr w:rsidR="00135E0E" w:rsidRPr="00880EEB" w14:paraId="692840E1" w14:textId="1CC83127" w:rsidTr="00B95516">
        <w:trPr>
          <w:cantSplit/>
          <w:trHeight w:val="70"/>
        </w:trPr>
        <w:tc>
          <w:tcPr>
            <w:tcW w:w="3611" w:type="dxa"/>
          </w:tcPr>
          <w:p w14:paraId="468B88FE" w14:textId="77777777" w:rsidR="00135E0E" w:rsidRPr="00880EEB" w:rsidRDefault="00135E0E" w:rsidP="00135E0E">
            <w:pPr>
              <w:spacing w:line="240" w:lineRule="atLeast"/>
              <w:ind w:right="-79"/>
              <w:rPr>
                <w:rFonts w:cs="Times New Roman"/>
                <w:szCs w:val="22"/>
                <w:lang w:bidi="th-TH"/>
              </w:rPr>
            </w:pPr>
          </w:p>
        </w:tc>
        <w:tc>
          <w:tcPr>
            <w:tcW w:w="5580" w:type="dxa"/>
            <w:gridSpan w:val="7"/>
          </w:tcPr>
          <w:p w14:paraId="5B31C42E" w14:textId="6BADC54F" w:rsidR="00135E0E" w:rsidRPr="00880EEB" w:rsidRDefault="00135E0E" w:rsidP="00135E0E">
            <w:pPr>
              <w:jc w:val="center"/>
              <w:rPr>
                <w:rFonts w:cs="Times New Roman"/>
                <w:szCs w:val="22"/>
              </w:rPr>
            </w:pPr>
            <w:r w:rsidRPr="00880EEB">
              <w:rPr>
                <w:rFonts w:cs="Times New Roman"/>
                <w:i/>
                <w:iCs/>
                <w:szCs w:val="22"/>
              </w:rPr>
              <w:t>(in thousand Baht)</w:t>
            </w:r>
          </w:p>
        </w:tc>
      </w:tr>
      <w:tr w:rsidR="00135E0E" w:rsidRPr="00880EEB" w14:paraId="298FEDD0" w14:textId="75AD2158" w:rsidTr="00B95516">
        <w:trPr>
          <w:cantSplit/>
          <w:trHeight w:val="70"/>
        </w:trPr>
        <w:tc>
          <w:tcPr>
            <w:tcW w:w="3611" w:type="dxa"/>
          </w:tcPr>
          <w:p w14:paraId="484DE55C" w14:textId="193247D2" w:rsidR="00135E0E" w:rsidRPr="00880EEB" w:rsidRDefault="00135E0E" w:rsidP="00135E0E">
            <w:pPr>
              <w:spacing w:line="240" w:lineRule="atLeast"/>
              <w:ind w:left="-70" w:right="-79"/>
              <w:rPr>
                <w:rFonts w:cs="Times New Roman"/>
                <w:szCs w:val="22"/>
                <w:lang w:bidi="th-TH"/>
              </w:rPr>
            </w:pPr>
            <w:r w:rsidRPr="00880EEB">
              <w:rPr>
                <w:rFonts w:cs="Times New Roman"/>
                <w:szCs w:val="22"/>
                <w:lang w:bidi="th-TH"/>
              </w:rPr>
              <w:t xml:space="preserve">Provision for </w:t>
            </w:r>
            <w:r>
              <w:rPr>
                <w:rFonts w:cs="Times New Roman"/>
                <w:szCs w:val="22"/>
                <w:lang w:bidi="th-TH"/>
              </w:rPr>
              <w:t>employee</w:t>
            </w:r>
            <w:r w:rsidRPr="00880EEB">
              <w:rPr>
                <w:rFonts w:cs="Times New Roman"/>
                <w:szCs w:val="22"/>
                <w:lang w:bidi="th-TH"/>
              </w:rPr>
              <w:t xml:space="preserve"> benefits</w:t>
            </w:r>
          </w:p>
        </w:tc>
        <w:tc>
          <w:tcPr>
            <w:tcW w:w="1260" w:type="dxa"/>
          </w:tcPr>
          <w:p w14:paraId="6F64CA4B" w14:textId="1C05D351" w:rsidR="00135E0E" w:rsidRPr="00AF024C" w:rsidRDefault="00AF024C" w:rsidP="00135E0E">
            <w:pPr>
              <w:pStyle w:val="acctfourfigures"/>
              <w:tabs>
                <w:tab w:val="clear" w:pos="765"/>
                <w:tab w:val="decimal" w:pos="997"/>
              </w:tabs>
              <w:spacing w:line="240" w:lineRule="atLeast"/>
              <w:ind w:right="-79"/>
              <w:rPr>
                <w:rFonts w:cs="Times New Roman"/>
                <w:szCs w:val="22"/>
                <w:lang w:bidi="th-TH"/>
              </w:rPr>
            </w:pPr>
            <w:r w:rsidRPr="00AA6956">
              <w:rPr>
                <w:rFonts w:cs="Times New Roman"/>
                <w:szCs w:val="22"/>
                <w:cs/>
                <w:lang w:bidi="th-TH"/>
              </w:rPr>
              <w:t>387</w:t>
            </w:r>
            <w:r w:rsidRPr="00AA6956">
              <w:rPr>
                <w:rFonts w:cs="Times New Roman"/>
                <w:szCs w:val="22"/>
                <w:lang w:bidi="th-TH"/>
              </w:rPr>
              <w:t>,</w:t>
            </w:r>
            <w:r w:rsidRPr="00AA6956">
              <w:rPr>
                <w:rFonts w:cs="Times New Roman"/>
                <w:szCs w:val="22"/>
                <w:cs/>
                <w:lang w:bidi="th-TH"/>
              </w:rPr>
              <w:t>98</w:t>
            </w:r>
            <w:r w:rsidR="00B21736">
              <w:rPr>
                <w:rFonts w:cs="Times New Roman"/>
                <w:szCs w:val="22"/>
                <w:lang w:bidi="th-TH"/>
              </w:rPr>
              <w:t>3</w:t>
            </w:r>
          </w:p>
        </w:tc>
        <w:tc>
          <w:tcPr>
            <w:tcW w:w="181" w:type="dxa"/>
          </w:tcPr>
          <w:p w14:paraId="08B19137" w14:textId="77777777" w:rsidR="00135E0E" w:rsidRPr="00742279" w:rsidRDefault="00135E0E" w:rsidP="00135E0E">
            <w:pPr>
              <w:pStyle w:val="acctfourfigures"/>
              <w:tabs>
                <w:tab w:val="clear" w:pos="765"/>
                <w:tab w:val="decimal" w:pos="1100"/>
              </w:tabs>
              <w:spacing w:line="240" w:lineRule="atLeast"/>
              <w:ind w:right="-79"/>
              <w:rPr>
                <w:rFonts w:cs="Times New Roman"/>
                <w:szCs w:val="22"/>
                <w:lang w:bidi="th-TH"/>
              </w:rPr>
            </w:pPr>
          </w:p>
        </w:tc>
        <w:tc>
          <w:tcPr>
            <w:tcW w:w="1259" w:type="dxa"/>
          </w:tcPr>
          <w:p w14:paraId="1F1CA919" w14:textId="334A25DB" w:rsidR="00135E0E" w:rsidRPr="00742279" w:rsidRDefault="00135E0E" w:rsidP="00135E0E">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342,11</w:t>
            </w:r>
            <w:r>
              <w:rPr>
                <w:rFonts w:cs="Times New Roman"/>
                <w:szCs w:val="22"/>
                <w:lang w:bidi="th-TH"/>
              </w:rPr>
              <w:t>5</w:t>
            </w:r>
          </w:p>
        </w:tc>
        <w:tc>
          <w:tcPr>
            <w:tcW w:w="181" w:type="dxa"/>
          </w:tcPr>
          <w:p w14:paraId="345A81CE" w14:textId="77777777" w:rsidR="00135E0E" w:rsidRPr="00742279" w:rsidRDefault="00135E0E" w:rsidP="00135E0E">
            <w:pPr>
              <w:rPr>
                <w:rFonts w:cs="Times New Roman"/>
                <w:szCs w:val="22"/>
                <w:lang w:bidi="th-TH"/>
              </w:rPr>
            </w:pPr>
          </w:p>
        </w:tc>
        <w:tc>
          <w:tcPr>
            <w:tcW w:w="1259" w:type="dxa"/>
          </w:tcPr>
          <w:p w14:paraId="0DE5314C" w14:textId="1757136C" w:rsidR="00135E0E" w:rsidRPr="00742279" w:rsidRDefault="00AF024C" w:rsidP="00135E0E">
            <w:pPr>
              <w:pStyle w:val="acctfourfigures"/>
              <w:tabs>
                <w:tab w:val="clear" w:pos="765"/>
                <w:tab w:val="decimal" w:pos="997"/>
              </w:tabs>
              <w:spacing w:line="240" w:lineRule="atLeast"/>
              <w:ind w:right="-79"/>
              <w:rPr>
                <w:rFonts w:cs="Times New Roman"/>
                <w:szCs w:val="22"/>
                <w:lang w:bidi="th-TH"/>
              </w:rPr>
            </w:pPr>
            <w:r w:rsidRPr="00AA6956">
              <w:rPr>
                <w:rFonts w:cs="Times New Roman"/>
                <w:szCs w:val="22"/>
                <w:cs/>
                <w:lang w:bidi="th-TH"/>
              </w:rPr>
              <w:t>385</w:t>
            </w:r>
            <w:r w:rsidRPr="00AA6956">
              <w:rPr>
                <w:rFonts w:cs="Times New Roman"/>
                <w:szCs w:val="22"/>
                <w:lang w:bidi="th-TH"/>
              </w:rPr>
              <w:t>,</w:t>
            </w:r>
            <w:r w:rsidRPr="00AA6956">
              <w:rPr>
                <w:rFonts w:cs="Times New Roman"/>
                <w:szCs w:val="22"/>
                <w:cs/>
                <w:lang w:bidi="th-TH"/>
              </w:rPr>
              <w:t>482</w:t>
            </w:r>
            <w:r w:rsidRPr="00AA6956">
              <w:rPr>
                <w:rFonts w:cs="Times New Roman"/>
                <w:szCs w:val="22"/>
                <w:cs/>
                <w:lang w:bidi="th-TH"/>
              </w:rPr>
              <w:tab/>
            </w:r>
          </w:p>
        </w:tc>
        <w:tc>
          <w:tcPr>
            <w:tcW w:w="181" w:type="dxa"/>
          </w:tcPr>
          <w:p w14:paraId="2CA0DBB2" w14:textId="77777777" w:rsidR="00135E0E" w:rsidRPr="008651D7" w:rsidRDefault="00135E0E" w:rsidP="00135E0E">
            <w:pPr>
              <w:rPr>
                <w:rFonts w:cs="Times New Roman"/>
                <w:szCs w:val="22"/>
                <w:lang w:bidi="th-TH"/>
              </w:rPr>
            </w:pPr>
          </w:p>
        </w:tc>
        <w:tc>
          <w:tcPr>
            <w:tcW w:w="1259" w:type="dxa"/>
          </w:tcPr>
          <w:p w14:paraId="32190026" w14:textId="189E7161" w:rsidR="00135E0E" w:rsidRPr="008651D7" w:rsidRDefault="00135E0E" w:rsidP="00135E0E">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340,221</w:t>
            </w:r>
          </w:p>
        </w:tc>
      </w:tr>
      <w:tr w:rsidR="00135E0E" w:rsidRPr="00880EEB" w14:paraId="05999B29" w14:textId="02D52556" w:rsidTr="00B95516">
        <w:trPr>
          <w:cantSplit/>
          <w:trHeight w:val="70"/>
        </w:trPr>
        <w:tc>
          <w:tcPr>
            <w:tcW w:w="3611" w:type="dxa"/>
          </w:tcPr>
          <w:p w14:paraId="138E39CC" w14:textId="1DD21B31" w:rsidR="00135E0E" w:rsidRPr="00880EEB" w:rsidRDefault="00135E0E" w:rsidP="00135E0E">
            <w:pPr>
              <w:spacing w:line="240" w:lineRule="atLeast"/>
              <w:ind w:left="-70" w:right="-79"/>
              <w:rPr>
                <w:rFonts w:cs="Times New Roman"/>
                <w:szCs w:val="22"/>
              </w:rPr>
            </w:pPr>
            <w:r w:rsidRPr="00880EEB">
              <w:rPr>
                <w:rFonts w:cs="Times New Roman"/>
                <w:szCs w:val="22"/>
                <w:lang w:bidi="th-TH"/>
              </w:rPr>
              <w:t>Provision for d</w:t>
            </w:r>
            <w:r>
              <w:rPr>
                <w:rFonts w:cs="Times New Roman"/>
                <w:szCs w:val="22"/>
                <w:lang w:bidi="th-TH"/>
              </w:rPr>
              <w:t>ismantling</w:t>
            </w:r>
            <w:r w:rsidRPr="00880EEB">
              <w:rPr>
                <w:rFonts w:cs="Times New Roman"/>
                <w:szCs w:val="22"/>
                <w:lang w:bidi="th-TH"/>
              </w:rPr>
              <w:t xml:space="preserve"> of leasehold</w:t>
            </w:r>
          </w:p>
          <w:p w14:paraId="3EF10797" w14:textId="189FCA3C" w:rsidR="00135E0E" w:rsidRPr="00880EEB" w:rsidRDefault="00135E0E" w:rsidP="00135E0E">
            <w:pPr>
              <w:spacing w:line="240" w:lineRule="atLeast"/>
              <w:ind w:left="-70" w:right="-79"/>
              <w:rPr>
                <w:rFonts w:cs="Times New Roman"/>
                <w:szCs w:val="22"/>
                <w:lang w:bidi="th-TH"/>
              </w:rPr>
            </w:pPr>
            <w:r w:rsidRPr="00880EEB">
              <w:rPr>
                <w:rFonts w:cs="Times New Roman"/>
                <w:szCs w:val="22"/>
              </w:rPr>
              <w:t xml:space="preserve">   improvement</w:t>
            </w:r>
          </w:p>
        </w:tc>
        <w:tc>
          <w:tcPr>
            <w:tcW w:w="1260" w:type="dxa"/>
            <w:vAlign w:val="bottom"/>
          </w:tcPr>
          <w:p w14:paraId="3FBD12A8" w14:textId="26889595" w:rsidR="00135E0E" w:rsidRPr="00742279" w:rsidRDefault="00AF024C" w:rsidP="00135E0E">
            <w:pPr>
              <w:pStyle w:val="acctfourfigures"/>
              <w:tabs>
                <w:tab w:val="clear" w:pos="765"/>
                <w:tab w:val="decimal" w:pos="997"/>
              </w:tabs>
              <w:spacing w:line="240" w:lineRule="atLeast"/>
              <w:ind w:right="-79"/>
              <w:rPr>
                <w:rFonts w:cs="Times New Roman"/>
                <w:szCs w:val="22"/>
                <w:lang w:bidi="th-TH"/>
              </w:rPr>
            </w:pPr>
            <w:r w:rsidRPr="00AA6956">
              <w:rPr>
                <w:rFonts w:cs="Times New Roman"/>
                <w:szCs w:val="22"/>
                <w:cs/>
                <w:lang w:bidi="th-TH"/>
              </w:rPr>
              <w:t>24</w:t>
            </w:r>
            <w:r w:rsidRPr="00AF024C">
              <w:rPr>
                <w:rFonts w:cs="Times New Roman"/>
                <w:szCs w:val="22"/>
                <w:lang w:bidi="th-TH"/>
              </w:rPr>
              <w:t>,</w:t>
            </w:r>
            <w:r w:rsidRPr="00AA6956">
              <w:rPr>
                <w:rFonts w:cs="Times New Roman"/>
                <w:szCs w:val="22"/>
                <w:cs/>
                <w:lang w:bidi="th-TH"/>
              </w:rPr>
              <w:t>10</w:t>
            </w:r>
            <w:r w:rsidR="00B21736">
              <w:rPr>
                <w:rFonts w:cs="Times New Roman"/>
                <w:szCs w:val="22"/>
                <w:lang w:bidi="th-TH"/>
              </w:rPr>
              <w:t>6</w:t>
            </w:r>
          </w:p>
        </w:tc>
        <w:tc>
          <w:tcPr>
            <w:tcW w:w="181" w:type="dxa"/>
            <w:vAlign w:val="bottom"/>
          </w:tcPr>
          <w:p w14:paraId="538198F6" w14:textId="77777777" w:rsidR="00135E0E" w:rsidRPr="00742279" w:rsidRDefault="00135E0E" w:rsidP="00135E0E">
            <w:pPr>
              <w:pStyle w:val="acctfourfigures"/>
              <w:tabs>
                <w:tab w:val="clear" w:pos="765"/>
                <w:tab w:val="decimal" w:pos="1100"/>
              </w:tabs>
              <w:spacing w:line="240" w:lineRule="atLeast"/>
              <w:ind w:right="-79"/>
              <w:rPr>
                <w:rFonts w:cs="Times New Roman"/>
                <w:szCs w:val="22"/>
                <w:lang w:bidi="th-TH"/>
              </w:rPr>
            </w:pPr>
          </w:p>
        </w:tc>
        <w:tc>
          <w:tcPr>
            <w:tcW w:w="1259" w:type="dxa"/>
            <w:vAlign w:val="bottom"/>
          </w:tcPr>
          <w:p w14:paraId="2DD5FEB8" w14:textId="5E21D7CC" w:rsidR="00135E0E" w:rsidRPr="00742279" w:rsidRDefault="00135E0E" w:rsidP="00135E0E">
            <w:pPr>
              <w:pStyle w:val="acctfourfigures"/>
              <w:tabs>
                <w:tab w:val="clear" w:pos="765"/>
                <w:tab w:val="decimal" w:pos="997"/>
              </w:tabs>
              <w:spacing w:line="240" w:lineRule="atLeast"/>
              <w:ind w:right="-79"/>
              <w:rPr>
                <w:rFonts w:cs="Times New Roman"/>
                <w:szCs w:val="22"/>
                <w:cs/>
                <w:lang w:bidi="th-TH"/>
              </w:rPr>
            </w:pPr>
            <w:r w:rsidRPr="000637C7">
              <w:rPr>
                <w:rFonts w:cs="Times New Roman"/>
                <w:szCs w:val="22"/>
                <w:lang w:bidi="th-TH"/>
              </w:rPr>
              <w:t>20,466</w:t>
            </w:r>
          </w:p>
        </w:tc>
        <w:tc>
          <w:tcPr>
            <w:tcW w:w="181" w:type="dxa"/>
            <w:vAlign w:val="bottom"/>
          </w:tcPr>
          <w:p w14:paraId="570C345D" w14:textId="77777777" w:rsidR="00135E0E" w:rsidRPr="00742279" w:rsidRDefault="00135E0E" w:rsidP="00135E0E">
            <w:pPr>
              <w:pStyle w:val="acctfourfigures"/>
              <w:tabs>
                <w:tab w:val="clear" w:pos="765"/>
                <w:tab w:val="decimal" w:pos="916"/>
              </w:tabs>
              <w:spacing w:line="240" w:lineRule="atLeast"/>
              <w:ind w:right="-79"/>
              <w:rPr>
                <w:rFonts w:cs="Times New Roman"/>
                <w:szCs w:val="22"/>
                <w:lang w:bidi="th-TH"/>
              </w:rPr>
            </w:pPr>
          </w:p>
        </w:tc>
        <w:tc>
          <w:tcPr>
            <w:tcW w:w="1259" w:type="dxa"/>
            <w:vAlign w:val="bottom"/>
          </w:tcPr>
          <w:p w14:paraId="4605FFED" w14:textId="60DF2FB9" w:rsidR="00135E0E" w:rsidRPr="00AF024C" w:rsidRDefault="00AF024C" w:rsidP="00135E0E">
            <w:pPr>
              <w:pStyle w:val="acctfourfigures"/>
              <w:tabs>
                <w:tab w:val="clear" w:pos="765"/>
                <w:tab w:val="decimal" w:pos="997"/>
              </w:tabs>
              <w:spacing w:line="240" w:lineRule="atLeast"/>
              <w:ind w:right="-79"/>
              <w:rPr>
                <w:rFonts w:cs="Times New Roman"/>
                <w:szCs w:val="22"/>
                <w:lang w:bidi="th-TH"/>
              </w:rPr>
            </w:pPr>
            <w:r w:rsidRPr="00AA6956">
              <w:rPr>
                <w:rFonts w:cs="Times New Roman"/>
                <w:szCs w:val="22"/>
                <w:cs/>
                <w:lang w:bidi="th-TH"/>
              </w:rPr>
              <w:t>24</w:t>
            </w:r>
            <w:r w:rsidRPr="00AF024C">
              <w:rPr>
                <w:rFonts w:cs="Times New Roman"/>
                <w:szCs w:val="22"/>
                <w:lang w:bidi="th-TH"/>
              </w:rPr>
              <w:t>,</w:t>
            </w:r>
            <w:r w:rsidRPr="00AA6956">
              <w:rPr>
                <w:rFonts w:cs="Times New Roman"/>
                <w:szCs w:val="22"/>
                <w:cs/>
                <w:lang w:bidi="th-TH"/>
              </w:rPr>
              <w:t>10</w:t>
            </w:r>
            <w:r w:rsidR="00B21736">
              <w:rPr>
                <w:rFonts w:cs="Times New Roman"/>
                <w:szCs w:val="22"/>
                <w:lang w:bidi="th-TH"/>
              </w:rPr>
              <w:t>6</w:t>
            </w:r>
          </w:p>
        </w:tc>
        <w:tc>
          <w:tcPr>
            <w:tcW w:w="181" w:type="dxa"/>
            <w:vAlign w:val="bottom"/>
          </w:tcPr>
          <w:p w14:paraId="6F37FCF7" w14:textId="77777777" w:rsidR="00135E0E" w:rsidRPr="008651D7" w:rsidRDefault="00135E0E" w:rsidP="00135E0E">
            <w:pPr>
              <w:pStyle w:val="acctfourfigures"/>
              <w:tabs>
                <w:tab w:val="clear" w:pos="765"/>
                <w:tab w:val="decimal" w:pos="916"/>
              </w:tabs>
              <w:spacing w:line="240" w:lineRule="atLeast"/>
              <w:ind w:right="-79"/>
              <w:rPr>
                <w:rFonts w:cs="Times New Roman"/>
                <w:szCs w:val="22"/>
                <w:lang w:bidi="th-TH"/>
              </w:rPr>
            </w:pPr>
          </w:p>
        </w:tc>
        <w:tc>
          <w:tcPr>
            <w:tcW w:w="1259" w:type="dxa"/>
            <w:vAlign w:val="bottom"/>
          </w:tcPr>
          <w:p w14:paraId="51F086B7" w14:textId="1E4126B4" w:rsidR="00135E0E" w:rsidRPr="008651D7" w:rsidRDefault="00135E0E" w:rsidP="00135E0E">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20,466</w:t>
            </w:r>
          </w:p>
        </w:tc>
      </w:tr>
      <w:tr w:rsidR="00135E0E" w:rsidRPr="00880EEB" w14:paraId="4AA9279B" w14:textId="136D0568" w:rsidTr="00B95516">
        <w:trPr>
          <w:cantSplit/>
          <w:trHeight w:val="191"/>
        </w:trPr>
        <w:tc>
          <w:tcPr>
            <w:tcW w:w="3611" w:type="dxa"/>
          </w:tcPr>
          <w:p w14:paraId="1A0C5FA4" w14:textId="7CF3C28F" w:rsidR="00135E0E" w:rsidRPr="00880EEB" w:rsidRDefault="00135E0E" w:rsidP="00135E0E">
            <w:pPr>
              <w:pStyle w:val="BodyText"/>
              <w:spacing w:after="0"/>
              <w:ind w:left="-69" w:right="-45"/>
              <w:jc w:val="both"/>
              <w:rPr>
                <w:rFonts w:cs="Times New Roman"/>
                <w:szCs w:val="22"/>
                <w:lang w:val="en-GB" w:bidi="th-TH"/>
              </w:rPr>
            </w:pPr>
            <w:r w:rsidRPr="00880EEB">
              <w:rPr>
                <w:rFonts w:cs="Times New Roman"/>
                <w:szCs w:val="22"/>
                <w:lang w:val="en-GB" w:bidi="th-TH"/>
              </w:rPr>
              <w:t xml:space="preserve">Allowance for expected credit loss of </w:t>
            </w:r>
          </w:p>
          <w:p w14:paraId="5DF9A91D" w14:textId="77777777" w:rsidR="00B21736" w:rsidRDefault="00135E0E" w:rsidP="00135E0E">
            <w:pPr>
              <w:pStyle w:val="BodyText"/>
              <w:spacing w:after="0"/>
              <w:ind w:left="-69" w:right="-45"/>
              <w:rPr>
                <w:rFonts w:cs="Times New Roman"/>
                <w:szCs w:val="22"/>
                <w:lang w:val="en-GB" w:bidi="th-TH"/>
              </w:rPr>
            </w:pPr>
            <w:r w:rsidRPr="00880EEB">
              <w:rPr>
                <w:rFonts w:cs="Times New Roman"/>
                <w:szCs w:val="22"/>
                <w:lang w:val="en-GB" w:bidi="th-TH"/>
              </w:rPr>
              <w:t xml:space="preserve">   undrawn loan commitments</w:t>
            </w:r>
            <w:r w:rsidRPr="00880EEB" w:rsidDel="00ED6EF6">
              <w:rPr>
                <w:rFonts w:cs="Times New Roman"/>
                <w:szCs w:val="22"/>
                <w:lang w:val="en-GB" w:bidi="th-TH"/>
              </w:rPr>
              <w:t xml:space="preserve"> </w:t>
            </w:r>
            <w:r w:rsidR="00CD4EAA">
              <w:rPr>
                <w:rFonts w:cs="Times New Roman"/>
                <w:szCs w:val="22"/>
                <w:lang w:val="en-GB" w:bidi="th-TH"/>
              </w:rPr>
              <w:t>a</w:t>
            </w:r>
            <w:r w:rsidR="00E12821">
              <w:rPr>
                <w:rFonts w:cs="Times New Roman"/>
                <w:szCs w:val="22"/>
                <w:lang w:val="en-GB" w:bidi="th-TH"/>
              </w:rPr>
              <w:t xml:space="preserve">nd </w:t>
            </w:r>
          </w:p>
          <w:p w14:paraId="11A31437" w14:textId="5DA5509C" w:rsidR="00135E0E" w:rsidRPr="00880EEB" w:rsidRDefault="00B21736" w:rsidP="00135E0E">
            <w:pPr>
              <w:pStyle w:val="BodyText"/>
              <w:spacing w:after="0"/>
              <w:ind w:left="-69" w:right="-45"/>
              <w:rPr>
                <w:rFonts w:cs="Times New Roman"/>
                <w:szCs w:val="22"/>
                <w:lang w:val="en-GB" w:bidi="th-TH"/>
              </w:rPr>
            </w:pPr>
            <w:r>
              <w:rPr>
                <w:rFonts w:cs="Times New Roman"/>
                <w:szCs w:val="22"/>
                <w:lang w:val="en-GB" w:bidi="th-TH"/>
              </w:rPr>
              <w:t xml:space="preserve">   </w:t>
            </w:r>
            <w:r w:rsidR="00E12821">
              <w:rPr>
                <w:rFonts w:cs="Times New Roman"/>
                <w:szCs w:val="22"/>
                <w:lang w:val="en-GB" w:bidi="th-TH"/>
              </w:rPr>
              <w:t>financial gua</w:t>
            </w:r>
            <w:r>
              <w:rPr>
                <w:rFonts w:cs="Times New Roman"/>
                <w:szCs w:val="22"/>
                <w:lang w:val="en-GB" w:bidi="th-TH"/>
              </w:rPr>
              <w:t>rantee contracts</w:t>
            </w:r>
          </w:p>
        </w:tc>
        <w:tc>
          <w:tcPr>
            <w:tcW w:w="1260" w:type="dxa"/>
            <w:vAlign w:val="bottom"/>
          </w:tcPr>
          <w:p w14:paraId="24410A29" w14:textId="0BBA25A8" w:rsidR="00135E0E" w:rsidRPr="00742279" w:rsidRDefault="00AF024C" w:rsidP="00135E0E">
            <w:pPr>
              <w:pStyle w:val="acctfourfigures"/>
              <w:tabs>
                <w:tab w:val="clear" w:pos="765"/>
                <w:tab w:val="decimal" w:pos="997"/>
              </w:tabs>
              <w:spacing w:line="240" w:lineRule="atLeast"/>
              <w:ind w:right="-79"/>
              <w:rPr>
                <w:rFonts w:cs="Times New Roman"/>
                <w:szCs w:val="22"/>
                <w:lang w:bidi="th-TH"/>
              </w:rPr>
            </w:pPr>
            <w:r w:rsidRPr="00AA6956">
              <w:rPr>
                <w:rFonts w:cs="Times New Roman"/>
                <w:szCs w:val="22"/>
                <w:cs/>
                <w:lang w:bidi="th-TH"/>
              </w:rPr>
              <w:t>17</w:t>
            </w:r>
            <w:r w:rsidRPr="00AF024C">
              <w:rPr>
                <w:rFonts w:cs="Times New Roman"/>
                <w:szCs w:val="22"/>
                <w:lang w:bidi="th-TH"/>
              </w:rPr>
              <w:t>,</w:t>
            </w:r>
            <w:r w:rsidRPr="00AA6956">
              <w:rPr>
                <w:rFonts w:cs="Times New Roman"/>
                <w:szCs w:val="22"/>
                <w:cs/>
                <w:lang w:bidi="th-TH"/>
              </w:rPr>
              <w:t>279</w:t>
            </w:r>
          </w:p>
        </w:tc>
        <w:tc>
          <w:tcPr>
            <w:tcW w:w="181" w:type="dxa"/>
            <w:vAlign w:val="bottom"/>
          </w:tcPr>
          <w:p w14:paraId="38CA359E" w14:textId="77777777" w:rsidR="00135E0E" w:rsidRPr="00742279" w:rsidRDefault="00135E0E" w:rsidP="00135E0E">
            <w:pPr>
              <w:pStyle w:val="acctfourfigures"/>
              <w:tabs>
                <w:tab w:val="clear" w:pos="765"/>
                <w:tab w:val="decimal" w:pos="916"/>
              </w:tabs>
              <w:spacing w:line="240" w:lineRule="atLeast"/>
              <w:ind w:right="-79"/>
              <w:rPr>
                <w:rFonts w:cs="Times New Roman"/>
                <w:szCs w:val="22"/>
                <w:lang w:bidi="th-TH"/>
              </w:rPr>
            </w:pPr>
          </w:p>
        </w:tc>
        <w:tc>
          <w:tcPr>
            <w:tcW w:w="1259" w:type="dxa"/>
            <w:vAlign w:val="bottom"/>
          </w:tcPr>
          <w:p w14:paraId="49853F77" w14:textId="3A1D1ED4" w:rsidR="00135E0E" w:rsidRPr="00742279" w:rsidRDefault="00135E0E" w:rsidP="00135E0E">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1,814</w:t>
            </w:r>
          </w:p>
        </w:tc>
        <w:tc>
          <w:tcPr>
            <w:tcW w:w="181" w:type="dxa"/>
            <w:vAlign w:val="bottom"/>
          </w:tcPr>
          <w:p w14:paraId="0CC64035" w14:textId="77777777" w:rsidR="00135E0E" w:rsidRPr="00742279" w:rsidRDefault="00135E0E" w:rsidP="00135E0E">
            <w:pPr>
              <w:pStyle w:val="acctfourfigures"/>
              <w:tabs>
                <w:tab w:val="clear" w:pos="765"/>
                <w:tab w:val="decimal" w:pos="916"/>
              </w:tabs>
              <w:spacing w:line="240" w:lineRule="atLeast"/>
              <w:ind w:right="-79"/>
              <w:rPr>
                <w:rFonts w:cs="Times New Roman"/>
                <w:szCs w:val="22"/>
                <w:lang w:bidi="th-TH"/>
              </w:rPr>
            </w:pPr>
          </w:p>
        </w:tc>
        <w:tc>
          <w:tcPr>
            <w:tcW w:w="1259" w:type="dxa"/>
            <w:vAlign w:val="bottom"/>
          </w:tcPr>
          <w:p w14:paraId="587521F9" w14:textId="40EC9630" w:rsidR="00135E0E" w:rsidRPr="00742279" w:rsidRDefault="00AF024C" w:rsidP="00135E0E">
            <w:pPr>
              <w:pStyle w:val="acctfourfigures"/>
              <w:tabs>
                <w:tab w:val="clear" w:pos="765"/>
                <w:tab w:val="decimal" w:pos="997"/>
              </w:tabs>
              <w:spacing w:line="240" w:lineRule="atLeast"/>
              <w:ind w:right="-79"/>
              <w:rPr>
                <w:rFonts w:cs="Times New Roman"/>
                <w:szCs w:val="22"/>
                <w:lang w:bidi="th-TH"/>
              </w:rPr>
            </w:pPr>
            <w:r w:rsidRPr="00AA6956">
              <w:rPr>
                <w:rFonts w:cs="Times New Roman"/>
                <w:szCs w:val="22"/>
                <w:cs/>
                <w:lang w:bidi="th-TH"/>
              </w:rPr>
              <w:t>17</w:t>
            </w:r>
            <w:r w:rsidRPr="00AF024C">
              <w:rPr>
                <w:rFonts w:cs="Times New Roman"/>
                <w:szCs w:val="22"/>
                <w:lang w:bidi="th-TH"/>
              </w:rPr>
              <w:t>,</w:t>
            </w:r>
            <w:r w:rsidRPr="00AA6956">
              <w:rPr>
                <w:rFonts w:cs="Times New Roman"/>
                <w:szCs w:val="22"/>
                <w:cs/>
                <w:lang w:bidi="th-TH"/>
              </w:rPr>
              <w:t>279</w:t>
            </w:r>
          </w:p>
        </w:tc>
        <w:tc>
          <w:tcPr>
            <w:tcW w:w="181" w:type="dxa"/>
            <w:vAlign w:val="bottom"/>
          </w:tcPr>
          <w:p w14:paraId="20A53A54" w14:textId="77777777" w:rsidR="00135E0E" w:rsidRPr="008651D7" w:rsidRDefault="00135E0E" w:rsidP="00135E0E">
            <w:pPr>
              <w:pStyle w:val="acctfourfigures"/>
              <w:tabs>
                <w:tab w:val="clear" w:pos="765"/>
                <w:tab w:val="decimal" w:pos="916"/>
              </w:tabs>
              <w:spacing w:line="240" w:lineRule="atLeast"/>
              <w:ind w:right="-79"/>
              <w:rPr>
                <w:rFonts w:cs="Times New Roman"/>
                <w:szCs w:val="22"/>
                <w:lang w:bidi="th-TH"/>
              </w:rPr>
            </w:pPr>
          </w:p>
        </w:tc>
        <w:tc>
          <w:tcPr>
            <w:tcW w:w="1259" w:type="dxa"/>
            <w:vAlign w:val="bottom"/>
          </w:tcPr>
          <w:p w14:paraId="7DBB7F6E" w14:textId="125F90C9" w:rsidR="00135E0E" w:rsidRPr="008651D7" w:rsidRDefault="00135E0E" w:rsidP="00135E0E">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1,814</w:t>
            </w:r>
          </w:p>
        </w:tc>
      </w:tr>
      <w:tr w:rsidR="00135E0E" w:rsidRPr="00880EEB" w14:paraId="159A25BA" w14:textId="77777777" w:rsidTr="00B95516">
        <w:trPr>
          <w:cantSplit/>
          <w:trHeight w:val="191"/>
        </w:trPr>
        <w:tc>
          <w:tcPr>
            <w:tcW w:w="3611" w:type="dxa"/>
          </w:tcPr>
          <w:p w14:paraId="5C41E9F9" w14:textId="10BB635C" w:rsidR="00135E0E" w:rsidRPr="00880EEB" w:rsidRDefault="00135E0E" w:rsidP="00135E0E">
            <w:pPr>
              <w:pStyle w:val="BodyText"/>
              <w:spacing w:after="0"/>
              <w:ind w:left="-69" w:right="-45"/>
              <w:jc w:val="both"/>
              <w:rPr>
                <w:rFonts w:cs="Times New Roman"/>
                <w:szCs w:val="22"/>
                <w:lang w:val="en-GB" w:bidi="th-TH"/>
              </w:rPr>
            </w:pPr>
            <w:r>
              <w:rPr>
                <w:rFonts w:cs="Times New Roman"/>
                <w:szCs w:val="22"/>
                <w:lang w:val="en-GB" w:bidi="th-TH"/>
              </w:rPr>
              <w:t>Provision for performance guarantee</w:t>
            </w:r>
          </w:p>
        </w:tc>
        <w:tc>
          <w:tcPr>
            <w:tcW w:w="1260" w:type="dxa"/>
            <w:tcBorders>
              <w:bottom w:val="single" w:sz="4" w:space="0" w:color="auto"/>
            </w:tcBorders>
            <w:vAlign w:val="bottom"/>
          </w:tcPr>
          <w:p w14:paraId="67B9E4A6" w14:textId="52813215" w:rsidR="00135E0E" w:rsidRPr="00AF024C" w:rsidRDefault="00AF024C" w:rsidP="00135E0E">
            <w:pPr>
              <w:pStyle w:val="acctfourfigures"/>
              <w:tabs>
                <w:tab w:val="clear" w:pos="765"/>
                <w:tab w:val="decimal" w:pos="997"/>
              </w:tabs>
              <w:spacing w:line="240" w:lineRule="atLeast"/>
              <w:ind w:right="-79"/>
              <w:rPr>
                <w:rFonts w:cs="Times New Roman"/>
                <w:szCs w:val="22"/>
                <w:lang w:bidi="th-TH"/>
              </w:rPr>
            </w:pPr>
            <w:r w:rsidRPr="00AA6956">
              <w:rPr>
                <w:rFonts w:cs="Times New Roman"/>
                <w:szCs w:val="22"/>
                <w:cs/>
                <w:lang w:bidi="th-TH"/>
              </w:rPr>
              <w:t>-</w:t>
            </w:r>
          </w:p>
        </w:tc>
        <w:tc>
          <w:tcPr>
            <w:tcW w:w="181" w:type="dxa"/>
            <w:vAlign w:val="bottom"/>
          </w:tcPr>
          <w:p w14:paraId="6185A36C" w14:textId="77777777" w:rsidR="00135E0E" w:rsidRPr="00742279" w:rsidRDefault="00135E0E" w:rsidP="00135E0E">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vAlign w:val="bottom"/>
          </w:tcPr>
          <w:p w14:paraId="5EDB4E62" w14:textId="1A69A7C9" w:rsidR="00135E0E" w:rsidRPr="0093239C" w:rsidRDefault="00135E0E" w:rsidP="00135E0E">
            <w:pPr>
              <w:pStyle w:val="acctfourfigures"/>
              <w:tabs>
                <w:tab w:val="clear" w:pos="765"/>
                <w:tab w:val="decimal" w:pos="997"/>
              </w:tabs>
              <w:spacing w:line="240" w:lineRule="atLeast"/>
              <w:ind w:right="-79"/>
              <w:rPr>
                <w:rFonts w:cs="Times New Roman"/>
                <w:szCs w:val="22"/>
                <w:lang w:val="en-US" w:bidi="th-TH"/>
              </w:rPr>
            </w:pPr>
            <w:r w:rsidRPr="000637C7">
              <w:rPr>
                <w:rFonts w:cs="Times New Roman"/>
                <w:szCs w:val="22"/>
                <w:lang w:bidi="th-TH"/>
              </w:rPr>
              <w:t>14,77</w:t>
            </w:r>
            <w:r>
              <w:rPr>
                <w:rFonts w:cs="Times New Roman"/>
                <w:szCs w:val="22"/>
                <w:lang w:bidi="th-TH"/>
              </w:rPr>
              <w:t>6</w:t>
            </w:r>
          </w:p>
        </w:tc>
        <w:tc>
          <w:tcPr>
            <w:tcW w:w="181" w:type="dxa"/>
            <w:vAlign w:val="bottom"/>
          </w:tcPr>
          <w:p w14:paraId="1E5AF1E0" w14:textId="77777777" w:rsidR="00135E0E" w:rsidRPr="00742279" w:rsidRDefault="00135E0E" w:rsidP="00135E0E">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vAlign w:val="bottom"/>
          </w:tcPr>
          <w:p w14:paraId="21FDE3E9" w14:textId="247ACAD6" w:rsidR="00135E0E" w:rsidRPr="00AF024C" w:rsidRDefault="00AF024C" w:rsidP="00135E0E">
            <w:pPr>
              <w:pStyle w:val="acctfourfigures"/>
              <w:tabs>
                <w:tab w:val="clear" w:pos="765"/>
                <w:tab w:val="decimal" w:pos="997"/>
              </w:tabs>
              <w:spacing w:line="240" w:lineRule="atLeast"/>
              <w:ind w:right="-79"/>
              <w:rPr>
                <w:rFonts w:cs="Times New Roman"/>
                <w:szCs w:val="22"/>
                <w:lang w:bidi="th-TH"/>
              </w:rPr>
            </w:pPr>
            <w:r w:rsidRPr="00AA6956">
              <w:rPr>
                <w:rFonts w:cs="Times New Roman"/>
                <w:szCs w:val="22"/>
                <w:cs/>
                <w:lang w:bidi="th-TH"/>
              </w:rPr>
              <w:t>-</w:t>
            </w:r>
          </w:p>
        </w:tc>
        <w:tc>
          <w:tcPr>
            <w:tcW w:w="181" w:type="dxa"/>
            <w:vAlign w:val="bottom"/>
          </w:tcPr>
          <w:p w14:paraId="241D2AB4" w14:textId="77777777" w:rsidR="00135E0E" w:rsidRPr="008651D7" w:rsidRDefault="00135E0E" w:rsidP="00135E0E">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vAlign w:val="bottom"/>
          </w:tcPr>
          <w:p w14:paraId="0DFBF2B1" w14:textId="41B616D7" w:rsidR="00135E0E" w:rsidRPr="00EC65EE" w:rsidRDefault="00135E0E" w:rsidP="00135E0E">
            <w:pPr>
              <w:pStyle w:val="acctfourfigures"/>
              <w:tabs>
                <w:tab w:val="clear" w:pos="765"/>
                <w:tab w:val="decimal" w:pos="997"/>
              </w:tabs>
              <w:spacing w:line="240" w:lineRule="atLeast"/>
              <w:ind w:right="-79"/>
              <w:rPr>
                <w:rFonts w:cs="Times New Roman"/>
                <w:szCs w:val="22"/>
              </w:rPr>
            </w:pPr>
            <w:r w:rsidRPr="000637C7">
              <w:rPr>
                <w:rFonts w:cs="Times New Roman"/>
                <w:szCs w:val="22"/>
                <w:lang w:bidi="th-TH"/>
              </w:rPr>
              <w:t>14,776</w:t>
            </w:r>
          </w:p>
        </w:tc>
      </w:tr>
      <w:tr w:rsidR="00135E0E" w:rsidRPr="00880EEB" w14:paraId="22B9B464" w14:textId="2840962E" w:rsidTr="00B95516">
        <w:trPr>
          <w:cantSplit/>
        </w:trPr>
        <w:tc>
          <w:tcPr>
            <w:tcW w:w="3611" w:type="dxa"/>
          </w:tcPr>
          <w:p w14:paraId="56613315" w14:textId="77777777" w:rsidR="00135E0E" w:rsidRPr="00880EEB" w:rsidRDefault="00135E0E" w:rsidP="00135E0E">
            <w:pPr>
              <w:spacing w:line="240" w:lineRule="atLeast"/>
              <w:ind w:left="-70" w:right="-79"/>
              <w:rPr>
                <w:rFonts w:cs="Times New Roman"/>
                <w:b/>
                <w:bCs/>
                <w:szCs w:val="22"/>
              </w:rPr>
            </w:pPr>
            <w:r w:rsidRPr="00880EEB">
              <w:rPr>
                <w:rFonts w:cs="Times New Roman"/>
                <w:b/>
                <w:bCs/>
                <w:szCs w:val="22"/>
              </w:rPr>
              <w:t xml:space="preserve">Total </w:t>
            </w:r>
          </w:p>
        </w:tc>
        <w:tc>
          <w:tcPr>
            <w:tcW w:w="1260" w:type="dxa"/>
            <w:tcBorders>
              <w:top w:val="single" w:sz="4" w:space="0" w:color="auto"/>
              <w:bottom w:val="double" w:sz="4" w:space="0" w:color="auto"/>
            </w:tcBorders>
          </w:tcPr>
          <w:p w14:paraId="69F19B4C" w14:textId="6D36A7B1" w:rsidR="00135E0E" w:rsidRPr="00BB77C4" w:rsidRDefault="00AF024C" w:rsidP="00135E0E">
            <w:pPr>
              <w:pStyle w:val="acctfourfigures"/>
              <w:tabs>
                <w:tab w:val="clear" w:pos="765"/>
                <w:tab w:val="decimal" w:pos="997"/>
              </w:tabs>
              <w:spacing w:line="240" w:lineRule="atLeast"/>
              <w:ind w:right="-79"/>
              <w:rPr>
                <w:rFonts w:cs="Times New Roman"/>
                <w:b/>
                <w:bCs/>
                <w:szCs w:val="22"/>
                <w:lang w:bidi="th-TH"/>
              </w:rPr>
            </w:pPr>
            <w:r w:rsidRPr="00AA6956">
              <w:rPr>
                <w:rFonts w:cs="Times New Roman"/>
                <w:b/>
                <w:bCs/>
                <w:szCs w:val="22"/>
                <w:cs/>
                <w:lang w:bidi="th-TH"/>
              </w:rPr>
              <w:t>429</w:t>
            </w:r>
            <w:r w:rsidRPr="00BB77C4">
              <w:rPr>
                <w:rFonts w:cs="Times New Roman"/>
                <w:b/>
                <w:bCs/>
                <w:szCs w:val="22"/>
                <w:lang w:bidi="th-TH"/>
              </w:rPr>
              <w:t>,</w:t>
            </w:r>
            <w:r w:rsidRPr="00AA6956">
              <w:rPr>
                <w:rFonts w:cs="Times New Roman"/>
                <w:b/>
                <w:bCs/>
                <w:szCs w:val="22"/>
                <w:cs/>
                <w:lang w:bidi="th-TH"/>
              </w:rPr>
              <w:t>3</w:t>
            </w:r>
            <w:r w:rsidR="00B21736" w:rsidRPr="00AA6956">
              <w:rPr>
                <w:rFonts w:cs="Times New Roman"/>
                <w:b/>
                <w:bCs/>
                <w:szCs w:val="22"/>
                <w:lang w:bidi="th-TH"/>
              </w:rPr>
              <w:t>68</w:t>
            </w:r>
          </w:p>
        </w:tc>
        <w:tc>
          <w:tcPr>
            <w:tcW w:w="181" w:type="dxa"/>
          </w:tcPr>
          <w:p w14:paraId="74DF974F" w14:textId="77777777" w:rsidR="00135E0E" w:rsidRPr="00BB77C4" w:rsidRDefault="00135E0E" w:rsidP="00135E0E">
            <w:pPr>
              <w:pStyle w:val="acctfourfigures"/>
              <w:tabs>
                <w:tab w:val="clear" w:pos="765"/>
                <w:tab w:val="decimal" w:pos="1100"/>
              </w:tabs>
              <w:spacing w:line="240" w:lineRule="atLeast"/>
              <w:ind w:right="-79"/>
              <w:rPr>
                <w:rFonts w:cs="Times New Roman"/>
                <w:b/>
                <w:bCs/>
                <w:szCs w:val="22"/>
              </w:rPr>
            </w:pPr>
          </w:p>
        </w:tc>
        <w:tc>
          <w:tcPr>
            <w:tcW w:w="1259" w:type="dxa"/>
            <w:tcBorders>
              <w:top w:val="single" w:sz="4" w:space="0" w:color="auto"/>
              <w:bottom w:val="double" w:sz="4" w:space="0" w:color="auto"/>
            </w:tcBorders>
          </w:tcPr>
          <w:p w14:paraId="40BCB6B2" w14:textId="2F57D1ED" w:rsidR="00135E0E" w:rsidRPr="00BB77C4" w:rsidRDefault="00135E0E" w:rsidP="00135E0E">
            <w:pPr>
              <w:pStyle w:val="acctfourfigures"/>
              <w:tabs>
                <w:tab w:val="clear" w:pos="765"/>
                <w:tab w:val="decimal" w:pos="997"/>
              </w:tabs>
              <w:spacing w:line="240" w:lineRule="atLeast"/>
              <w:ind w:right="-79"/>
              <w:rPr>
                <w:rFonts w:cs="Times New Roman"/>
                <w:b/>
                <w:bCs/>
                <w:szCs w:val="22"/>
                <w:lang w:bidi="th-TH"/>
              </w:rPr>
            </w:pPr>
            <w:r w:rsidRPr="00BB77C4">
              <w:rPr>
                <w:rFonts w:cs="Times New Roman"/>
                <w:b/>
                <w:bCs/>
                <w:szCs w:val="22"/>
                <w:lang w:bidi="th-TH"/>
              </w:rPr>
              <w:t>379,171</w:t>
            </w:r>
          </w:p>
        </w:tc>
        <w:tc>
          <w:tcPr>
            <w:tcW w:w="181" w:type="dxa"/>
          </w:tcPr>
          <w:p w14:paraId="23609914" w14:textId="77777777" w:rsidR="00135E0E" w:rsidRPr="00BB77C4" w:rsidRDefault="00135E0E" w:rsidP="00135E0E">
            <w:pPr>
              <w:pStyle w:val="acctfourfigures"/>
              <w:tabs>
                <w:tab w:val="clear" w:pos="765"/>
                <w:tab w:val="decimal" w:pos="916"/>
              </w:tabs>
              <w:spacing w:line="240" w:lineRule="atLeast"/>
              <w:ind w:right="-79"/>
              <w:rPr>
                <w:rFonts w:cs="Times New Roman"/>
                <w:b/>
                <w:bCs/>
                <w:szCs w:val="22"/>
              </w:rPr>
            </w:pPr>
          </w:p>
        </w:tc>
        <w:tc>
          <w:tcPr>
            <w:tcW w:w="1259" w:type="dxa"/>
            <w:tcBorders>
              <w:top w:val="single" w:sz="4" w:space="0" w:color="auto"/>
              <w:bottom w:val="double" w:sz="4" w:space="0" w:color="auto"/>
            </w:tcBorders>
          </w:tcPr>
          <w:p w14:paraId="50CE2459" w14:textId="64CC292F" w:rsidR="00135E0E" w:rsidRPr="00BB77C4" w:rsidRDefault="00AF024C" w:rsidP="00135E0E">
            <w:pPr>
              <w:pStyle w:val="acctfourfigures"/>
              <w:tabs>
                <w:tab w:val="clear" w:pos="765"/>
                <w:tab w:val="decimal" w:pos="997"/>
              </w:tabs>
              <w:spacing w:line="240" w:lineRule="atLeast"/>
              <w:ind w:right="-79"/>
              <w:rPr>
                <w:rFonts w:cs="Times New Roman"/>
                <w:b/>
                <w:bCs/>
                <w:szCs w:val="22"/>
                <w:lang w:bidi="th-TH"/>
              </w:rPr>
            </w:pPr>
            <w:r w:rsidRPr="00AA6956">
              <w:rPr>
                <w:rFonts w:cs="Times New Roman"/>
                <w:b/>
                <w:bCs/>
                <w:szCs w:val="22"/>
                <w:cs/>
                <w:lang w:bidi="th-TH"/>
              </w:rPr>
              <w:t>426</w:t>
            </w:r>
            <w:r w:rsidRPr="00BB77C4">
              <w:rPr>
                <w:rFonts w:cs="Times New Roman"/>
                <w:b/>
                <w:bCs/>
                <w:szCs w:val="22"/>
                <w:lang w:bidi="th-TH"/>
              </w:rPr>
              <w:t>,</w:t>
            </w:r>
            <w:r w:rsidRPr="00AA6956">
              <w:rPr>
                <w:rFonts w:cs="Times New Roman"/>
                <w:b/>
                <w:bCs/>
                <w:szCs w:val="22"/>
                <w:cs/>
                <w:lang w:bidi="th-TH"/>
              </w:rPr>
              <w:t>86</w:t>
            </w:r>
            <w:r w:rsidR="00B21736" w:rsidRPr="00AA6956">
              <w:rPr>
                <w:rFonts w:cs="Times New Roman"/>
                <w:b/>
                <w:bCs/>
                <w:szCs w:val="22"/>
                <w:lang w:bidi="th-TH"/>
              </w:rPr>
              <w:t>7</w:t>
            </w:r>
          </w:p>
        </w:tc>
        <w:tc>
          <w:tcPr>
            <w:tcW w:w="181" w:type="dxa"/>
          </w:tcPr>
          <w:p w14:paraId="0F5548AC" w14:textId="77777777" w:rsidR="00135E0E" w:rsidRPr="00BB77C4" w:rsidRDefault="00135E0E" w:rsidP="00135E0E">
            <w:pPr>
              <w:pStyle w:val="acctfourfigures"/>
              <w:tabs>
                <w:tab w:val="clear" w:pos="765"/>
                <w:tab w:val="decimal" w:pos="916"/>
              </w:tabs>
              <w:spacing w:line="240" w:lineRule="atLeast"/>
              <w:ind w:right="-79"/>
              <w:rPr>
                <w:rFonts w:cs="Times New Roman"/>
                <w:b/>
                <w:bCs/>
                <w:szCs w:val="22"/>
              </w:rPr>
            </w:pPr>
          </w:p>
        </w:tc>
        <w:tc>
          <w:tcPr>
            <w:tcW w:w="1259" w:type="dxa"/>
            <w:tcBorders>
              <w:top w:val="single" w:sz="4" w:space="0" w:color="auto"/>
              <w:bottom w:val="double" w:sz="4" w:space="0" w:color="auto"/>
            </w:tcBorders>
          </w:tcPr>
          <w:p w14:paraId="55D195E5" w14:textId="1AE40D3F" w:rsidR="00135E0E" w:rsidRPr="00BB77C4" w:rsidRDefault="00135E0E" w:rsidP="00135E0E">
            <w:pPr>
              <w:pStyle w:val="acctfourfigures"/>
              <w:tabs>
                <w:tab w:val="clear" w:pos="765"/>
                <w:tab w:val="decimal" w:pos="997"/>
              </w:tabs>
              <w:spacing w:line="240" w:lineRule="atLeast"/>
              <w:ind w:right="-79"/>
              <w:rPr>
                <w:rFonts w:cs="Times New Roman"/>
                <w:b/>
                <w:bCs/>
                <w:szCs w:val="22"/>
              </w:rPr>
            </w:pPr>
            <w:r w:rsidRPr="00BB77C4">
              <w:rPr>
                <w:rFonts w:cs="Times New Roman"/>
                <w:b/>
                <w:bCs/>
                <w:szCs w:val="22"/>
                <w:lang w:bidi="th-TH"/>
              </w:rPr>
              <w:t>377,277</w:t>
            </w:r>
          </w:p>
        </w:tc>
      </w:tr>
    </w:tbl>
    <w:p w14:paraId="494A1F1E" w14:textId="5843AD14" w:rsidR="001E4666" w:rsidRPr="00EC65EE" w:rsidRDefault="001E4666" w:rsidP="000E50C6">
      <w:pPr>
        <w:pStyle w:val="Heading1"/>
        <w:numPr>
          <w:ilvl w:val="0"/>
          <w:numId w:val="0"/>
        </w:numPr>
        <w:spacing w:before="0" w:after="0"/>
        <w:rPr>
          <w:rFonts w:cs="Times New Roman"/>
          <w:b w:val="0"/>
          <w:bCs/>
          <w:i w:val="0"/>
          <w:iCs/>
          <w:sz w:val="22"/>
          <w:szCs w:val="22"/>
        </w:rPr>
      </w:pPr>
    </w:p>
    <w:p w14:paraId="52B2F24A" w14:textId="08D5911D" w:rsidR="00C65EB1" w:rsidRPr="00EC65EE" w:rsidRDefault="000E50C6">
      <w:pPr>
        <w:spacing w:line="240" w:lineRule="atLeast"/>
        <w:ind w:left="540"/>
        <w:jc w:val="both"/>
        <w:rPr>
          <w:rFonts w:cs="Times New Roman"/>
          <w:i/>
          <w:iCs/>
        </w:rPr>
      </w:pPr>
      <w:r w:rsidRPr="0012708E">
        <w:rPr>
          <w:rFonts w:cs="Times New Roman"/>
        </w:rPr>
        <w:t xml:space="preserve">As at </w:t>
      </w:r>
      <w:r w:rsidR="00ED5CCD">
        <w:rPr>
          <w:rFonts w:cs="Times New Roman"/>
        </w:rPr>
        <w:t>3</w:t>
      </w:r>
      <w:r w:rsidR="00135E0E">
        <w:rPr>
          <w:rFonts w:cs="Times New Roman"/>
        </w:rPr>
        <w:t xml:space="preserve">0 June 2025, </w:t>
      </w:r>
      <w:r w:rsidRPr="0012708E">
        <w:rPr>
          <w:rFonts w:cs="Times New Roman"/>
        </w:rPr>
        <w:t>the Group exposed to credit risk in respect of undrawn loan commitments</w:t>
      </w:r>
      <w:r w:rsidR="009F0D57">
        <w:rPr>
          <w:rFonts w:cs="Times New Roman"/>
        </w:rPr>
        <w:t xml:space="preserve"> and financial guarantee contracts</w:t>
      </w:r>
      <w:r w:rsidR="00C357FB">
        <w:rPr>
          <w:rFonts w:cstheme="minorBidi" w:hint="cs"/>
          <w:cs/>
          <w:lang w:bidi="th-TH"/>
        </w:rPr>
        <w:t xml:space="preserve"> </w:t>
      </w:r>
      <w:r w:rsidR="00D62A50" w:rsidRPr="0012708E">
        <w:rPr>
          <w:rFonts w:cs="Times New Roman"/>
        </w:rPr>
        <w:t>total</w:t>
      </w:r>
      <w:r w:rsidR="00C357FB">
        <w:rPr>
          <w:lang w:val="en-US" w:bidi="th-TH"/>
        </w:rPr>
        <w:t>ing of</w:t>
      </w:r>
      <w:r w:rsidR="00D62A50" w:rsidRPr="0012708E">
        <w:rPr>
          <w:rFonts w:cs="Times New Roman"/>
        </w:rPr>
        <w:t xml:space="preserve"> Baht</w:t>
      </w:r>
      <w:r w:rsidR="00EC4EC9">
        <w:rPr>
          <w:rFonts w:cs="Times New Roman"/>
        </w:rPr>
        <w:t xml:space="preserve"> </w:t>
      </w:r>
      <w:r w:rsidR="00AF024C" w:rsidRPr="00AF024C">
        <w:rPr>
          <w:rFonts w:cs="Times New Roman"/>
        </w:rPr>
        <w:t>3</w:t>
      </w:r>
      <w:r w:rsidR="007C7DC7">
        <w:rPr>
          <w:rFonts w:cs="Times New Roman"/>
        </w:rPr>
        <w:t>97</w:t>
      </w:r>
      <w:r w:rsidR="00AF024C" w:rsidRPr="00AF024C">
        <w:rPr>
          <w:rFonts w:cs="Times New Roman"/>
        </w:rPr>
        <w:t>.</w:t>
      </w:r>
      <w:r w:rsidR="007C7DC7">
        <w:rPr>
          <w:rFonts w:cs="Times New Roman"/>
        </w:rPr>
        <w:t>6</w:t>
      </w:r>
      <w:r w:rsidR="00DF50AA">
        <w:rPr>
          <w:rFonts w:cs="Times New Roman"/>
        </w:rPr>
        <w:t xml:space="preserve"> </w:t>
      </w:r>
      <w:r w:rsidR="00D97246" w:rsidRPr="0012708E">
        <w:rPr>
          <w:rFonts w:cs="Times New Roman"/>
        </w:rPr>
        <w:t>million</w:t>
      </w:r>
      <w:r w:rsidR="002038AA" w:rsidRPr="0012708E">
        <w:rPr>
          <w:rFonts w:cs="Times New Roman"/>
        </w:rPr>
        <w:t xml:space="preserve"> </w:t>
      </w:r>
      <w:r w:rsidR="002038AA" w:rsidRPr="0012708E">
        <w:rPr>
          <w:rFonts w:cs="Times New Roman"/>
          <w:i/>
          <w:iCs/>
        </w:rPr>
        <w:t>(</w:t>
      </w:r>
      <w:r w:rsidR="00135E0E">
        <w:rPr>
          <w:rFonts w:cs="Times New Roman"/>
          <w:i/>
          <w:iCs/>
        </w:rPr>
        <w:t xml:space="preserve">31 December </w:t>
      </w:r>
      <w:r w:rsidR="002038AA" w:rsidRPr="0012708E">
        <w:rPr>
          <w:rFonts w:cs="Times New Roman"/>
          <w:i/>
          <w:iCs/>
        </w:rPr>
        <w:t>202</w:t>
      </w:r>
      <w:r w:rsidR="00135E0E">
        <w:rPr>
          <w:rFonts w:cs="Times New Roman"/>
          <w:i/>
          <w:iCs/>
        </w:rPr>
        <w:t>4</w:t>
      </w:r>
      <w:r w:rsidR="002038AA" w:rsidRPr="0012708E">
        <w:rPr>
          <w:rFonts w:cs="Times New Roman"/>
          <w:i/>
          <w:iCs/>
        </w:rPr>
        <w:t xml:space="preserve">: </w:t>
      </w:r>
      <w:r w:rsidR="00C56EC8" w:rsidRPr="0012708E">
        <w:rPr>
          <w:rFonts w:cs="Times New Roman"/>
          <w:i/>
          <w:iCs/>
        </w:rPr>
        <w:t xml:space="preserve">Baht </w:t>
      </w:r>
      <w:r w:rsidR="00135E0E">
        <w:rPr>
          <w:rFonts w:cs="Times New Roman"/>
          <w:i/>
          <w:iCs/>
        </w:rPr>
        <w:t>451.7</w:t>
      </w:r>
      <w:r w:rsidR="002038AA" w:rsidRPr="0012708E">
        <w:rPr>
          <w:rFonts w:cs="Times New Roman"/>
          <w:i/>
          <w:iCs/>
        </w:rPr>
        <w:t xml:space="preserve"> million)</w:t>
      </w:r>
      <w:r w:rsidR="00457E36">
        <w:rPr>
          <w:rFonts w:cs="Times New Roman"/>
          <w:i/>
          <w:iCs/>
        </w:rPr>
        <w:t>.</w:t>
      </w:r>
    </w:p>
    <w:p w14:paraId="39135B67" w14:textId="2D8649FA" w:rsidR="00B567C7" w:rsidRPr="00EC65EE" w:rsidRDefault="00B567C7">
      <w:pPr>
        <w:rPr>
          <w:rFonts w:cs="Times New Roman"/>
          <w:bCs/>
          <w:iCs/>
          <w:szCs w:val="22"/>
        </w:rPr>
      </w:pPr>
    </w:p>
    <w:p w14:paraId="3B98A3FB" w14:textId="557A85FC" w:rsidR="001E4666" w:rsidRPr="00C31A7B" w:rsidRDefault="001E4666" w:rsidP="001E4666">
      <w:pPr>
        <w:pStyle w:val="Heading1"/>
        <w:numPr>
          <w:ilvl w:val="0"/>
          <w:numId w:val="0"/>
        </w:numPr>
        <w:spacing w:before="0" w:after="0"/>
        <w:ind w:left="547"/>
        <w:rPr>
          <w:rFonts w:cs="Times New Roman"/>
          <w:sz w:val="22"/>
          <w:szCs w:val="22"/>
        </w:rPr>
      </w:pPr>
      <w:r w:rsidRPr="00C31A7B">
        <w:rPr>
          <w:rFonts w:cs="Times New Roman"/>
          <w:sz w:val="22"/>
          <w:szCs w:val="22"/>
        </w:rPr>
        <w:t xml:space="preserve">Provision for </w:t>
      </w:r>
      <w:r w:rsidR="00457E36" w:rsidRPr="00C31A7B">
        <w:rPr>
          <w:rFonts w:cs="Times New Roman"/>
          <w:sz w:val="22"/>
          <w:szCs w:val="22"/>
        </w:rPr>
        <w:t>employee</w:t>
      </w:r>
      <w:r w:rsidRPr="00C31A7B">
        <w:rPr>
          <w:rFonts w:cs="Times New Roman"/>
          <w:sz w:val="22"/>
          <w:szCs w:val="22"/>
        </w:rPr>
        <w:t xml:space="preserve"> benefits</w:t>
      </w:r>
    </w:p>
    <w:p w14:paraId="69D7A51B" w14:textId="77777777" w:rsidR="001E4666" w:rsidRPr="00135E0E" w:rsidRDefault="001E4666" w:rsidP="001E4666">
      <w:pPr>
        <w:tabs>
          <w:tab w:val="left" w:pos="900"/>
        </w:tabs>
        <w:spacing w:line="240" w:lineRule="atLeast"/>
        <w:ind w:left="547"/>
        <w:jc w:val="thaiDistribute"/>
        <w:rPr>
          <w:rFonts w:eastAsia="Calibri" w:cs="Times New Roman"/>
          <w:szCs w:val="22"/>
          <w:lang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611"/>
        <w:gridCol w:w="1260"/>
        <w:gridCol w:w="181"/>
        <w:gridCol w:w="1259"/>
        <w:gridCol w:w="181"/>
        <w:gridCol w:w="1259"/>
        <w:gridCol w:w="181"/>
        <w:gridCol w:w="1259"/>
      </w:tblGrid>
      <w:tr w:rsidR="00917C1D" w:rsidRPr="00880EEB" w14:paraId="3E4FCDA9" w14:textId="77777777" w:rsidTr="00B95516">
        <w:trPr>
          <w:cantSplit/>
          <w:tblHeader/>
        </w:trPr>
        <w:tc>
          <w:tcPr>
            <w:tcW w:w="3611" w:type="dxa"/>
          </w:tcPr>
          <w:p w14:paraId="163C4794" w14:textId="77777777" w:rsidR="00917C1D" w:rsidRPr="00880EEB" w:rsidRDefault="00917C1D" w:rsidP="00917C1D">
            <w:pPr>
              <w:pStyle w:val="acctfourfigures"/>
              <w:spacing w:line="240" w:lineRule="atLeast"/>
              <w:ind w:right="-79"/>
              <w:rPr>
                <w:rFonts w:cs="Times New Roman"/>
                <w:szCs w:val="22"/>
              </w:rPr>
            </w:pPr>
          </w:p>
        </w:tc>
        <w:tc>
          <w:tcPr>
            <w:tcW w:w="2700" w:type="dxa"/>
            <w:gridSpan w:val="3"/>
            <w:vAlign w:val="bottom"/>
          </w:tcPr>
          <w:p w14:paraId="2192A81F" w14:textId="77777777" w:rsidR="00917C1D" w:rsidRPr="00880EEB" w:rsidRDefault="00917C1D" w:rsidP="00917C1D">
            <w:pPr>
              <w:spacing w:line="240" w:lineRule="atLeast"/>
              <w:ind w:left="-108" w:right="-108"/>
              <w:jc w:val="center"/>
              <w:rPr>
                <w:rFonts w:cs="Times New Roman"/>
                <w:b/>
                <w:bCs/>
                <w:szCs w:val="22"/>
              </w:rPr>
            </w:pPr>
            <w:r w:rsidRPr="00880EEB">
              <w:rPr>
                <w:rFonts w:cs="Times New Roman"/>
                <w:b/>
                <w:bCs/>
                <w:szCs w:val="22"/>
              </w:rPr>
              <w:t>Consolidated</w:t>
            </w:r>
          </w:p>
        </w:tc>
        <w:tc>
          <w:tcPr>
            <w:tcW w:w="181" w:type="dxa"/>
          </w:tcPr>
          <w:p w14:paraId="12487F50" w14:textId="77777777" w:rsidR="00917C1D" w:rsidRPr="00880EEB" w:rsidRDefault="00917C1D" w:rsidP="00917C1D">
            <w:pPr>
              <w:jc w:val="center"/>
              <w:rPr>
                <w:rFonts w:cs="Times New Roman"/>
                <w:b/>
                <w:bCs/>
                <w:szCs w:val="22"/>
              </w:rPr>
            </w:pPr>
          </w:p>
        </w:tc>
        <w:tc>
          <w:tcPr>
            <w:tcW w:w="2699" w:type="dxa"/>
            <w:gridSpan w:val="3"/>
            <w:vAlign w:val="bottom"/>
          </w:tcPr>
          <w:p w14:paraId="0248CF92" w14:textId="41A248FD" w:rsidR="00917C1D" w:rsidRPr="00880EEB" w:rsidRDefault="00917C1D" w:rsidP="00917C1D">
            <w:pPr>
              <w:jc w:val="center"/>
              <w:rPr>
                <w:rFonts w:cs="Times New Roman"/>
                <w:szCs w:val="22"/>
              </w:rPr>
            </w:pPr>
            <w:r w:rsidRPr="00880EEB">
              <w:rPr>
                <w:rFonts w:cs="Times New Roman"/>
                <w:b/>
                <w:bCs/>
                <w:szCs w:val="22"/>
              </w:rPr>
              <w:t>The Bank</w:t>
            </w:r>
          </w:p>
        </w:tc>
      </w:tr>
      <w:tr w:rsidR="00135E0E" w:rsidRPr="00880EEB" w14:paraId="22C2FC41" w14:textId="77777777">
        <w:trPr>
          <w:cantSplit/>
          <w:tblHeader/>
        </w:trPr>
        <w:tc>
          <w:tcPr>
            <w:tcW w:w="3611" w:type="dxa"/>
          </w:tcPr>
          <w:p w14:paraId="0CFF7EE3" w14:textId="77777777" w:rsidR="00135E0E" w:rsidRPr="00880EEB" w:rsidRDefault="00135E0E" w:rsidP="00135E0E">
            <w:pPr>
              <w:pStyle w:val="acctfourfigures"/>
              <w:spacing w:line="240" w:lineRule="atLeast"/>
              <w:ind w:right="-79"/>
              <w:rPr>
                <w:rFonts w:cs="Times New Roman"/>
                <w:szCs w:val="22"/>
              </w:rPr>
            </w:pPr>
          </w:p>
        </w:tc>
        <w:tc>
          <w:tcPr>
            <w:tcW w:w="1260" w:type="dxa"/>
            <w:vAlign w:val="bottom"/>
          </w:tcPr>
          <w:p w14:paraId="40B37ED7" w14:textId="68341CB3" w:rsidR="00135E0E" w:rsidRDefault="00135E0E" w:rsidP="00135E0E">
            <w:pPr>
              <w:spacing w:line="280" w:lineRule="atLeast"/>
              <w:ind w:left="-108" w:right="-108"/>
              <w:jc w:val="center"/>
              <w:rPr>
                <w:rFonts w:cs="Times New Roman"/>
                <w:szCs w:val="22"/>
              </w:rPr>
            </w:pPr>
            <w:r>
              <w:rPr>
                <w:rFonts w:cs="Times New Roman"/>
                <w:szCs w:val="22"/>
              </w:rPr>
              <w:t xml:space="preserve">30 June </w:t>
            </w:r>
          </w:p>
        </w:tc>
        <w:tc>
          <w:tcPr>
            <w:tcW w:w="181" w:type="dxa"/>
            <w:vAlign w:val="bottom"/>
          </w:tcPr>
          <w:p w14:paraId="4115D6AC" w14:textId="77777777" w:rsidR="00135E0E" w:rsidRPr="00880EEB" w:rsidRDefault="00135E0E" w:rsidP="00135E0E">
            <w:pPr>
              <w:spacing w:line="280" w:lineRule="atLeast"/>
              <w:ind w:left="-108" w:right="-108"/>
              <w:rPr>
                <w:rFonts w:cs="Times New Roman"/>
                <w:szCs w:val="22"/>
                <w:rtl/>
                <w:cs/>
              </w:rPr>
            </w:pPr>
          </w:p>
        </w:tc>
        <w:tc>
          <w:tcPr>
            <w:tcW w:w="1259" w:type="dxa"/>
            <w:vAlign w:val="bottom"/>
          </w:tcPr>
          <w:p w14:paraId="7DD952C8" w14:textId="323DFB8F" w:rsidR="00135E0E" w:rsidRDefault="00135E0E" w:rsidP="00135E0E">
            <w:pPr>
              <w:spacing w:line="280" w:lineRule="atLeast"/>
              <w:ind w:left="-108" w:right="-108"/>
              <w:jc w:val="center"/>
              <w:rPr>
                <w:rFonts w:cs="Times New Roman"/>
                <w:szCs w:val="22"/>
              </w:rPr>
            </w:pPr>
            <w:r>
              <w:rPr>
                <w:rFonts w:cs="Times New Roman"/>
                <w:szCs w:val="22"/>
              </w:rPr>
              <w:t>31 December</w:t>
            </w:r>
          </w:p>
        </w:tc>
        <w:tc>
          <w:tcPr>
            <w:tcW w:w="181" w:type="dxa"/>
          </w:tcPr>
          <w:p w14:paraId="1549BBBE" w14:textId="77777777" w:rsidR="00135E0E" w:rsidRPr="00880EEB" w:rsidRDefault="00135E0E" w:rsidP="00135E0E">
            <w:pPr>
              <w:spacing w:line="280" w:lineRule="atLeast"/>
              <w:ind w:left="-108" w:right="-108"/>
              <w:jc w:val="center"/>
              <w:rPr>
                <w:rFonts w:cs="Times New Roman"/>
                <w:szCs w:val="22"/>
              </w:rPr>
            </w:pPr>
          </w:p>
        </w:tc>
        <w:tc>
          <w:tcPr>
            <w:tcW w:w="1259" w:type="dxa"/>
            <w:vAlign w:val="bottom"/>
          </w:tcPr>
          <w:p w14:paraId="48B42FE1" w14:textId="0EE87272" w:rsidR="00135E0E" w:rsidRDefault="00135E0E" w:rsidP="00135E0E">
            <w:pPr>
              <w:spacing w:line="280" w:lineRule="atLeast"/>
              <w:ind w:left="-108" w:right="-108"/>
              <w:jc w:val="center"/>
              <w:rPr>
                <w:rFonts w:cs="Times New Roman"/>
                <w:szCs w:val="22"/>
              </w:rPr>
            </w:pPr>
            <w:r>
              <w:rPr>
                <w:rFonts w:cs="Times New Roman"/>
                <w:szCs w:val="22"/>
              </w:rPr>
              <w:t xml:space="preserve">30 June </w:t>
            </w:r>
          </w:p>
        </w:tc>
        <w:tc>
          <w:tcPr>
            <w:tcW w:w="181" w:type="dxa"/>
            <w:vAlign w:val="bottom"/>
          </w:tcPr>
          <w:p w14:paraId="439DABFF" w14:textId="77777777" w:rsidR="00135E0E" w:rsidRPr="00880EEB" w:rsidRDefault="00135E0E" w:rsidP="00135E0E">
            <w:pPr>
              <w:spacing w:line="280" w:lineRule="atLeast"/>
              <w:ind w:left="-108" w:right="-108"/>
              <w:jc w:val="center"/>
              <w:rPr>
                <w:rFonts w:cs="Times New Roman"/>
                <w:szCs w:val="22"/>
              </w:rPr>
            </w:pPr>
          </w:p>
        </w:tc>
        <w:tc>
          <w:tcPr>
            <w:tcW w:w="1259" w:type="dxa"/>
            <w:vAlign w:val="bottom"/>
          </w:tcPr>
          <w:p w14:paraId="12DC26A3" w14:textId="067B3C8F" w:rsidR="00135E0E" w:rsidRDefault="00135E0E" w:rsidP="00135E0E">
            <w:pPr>
              <w:spacing w:line="280" w:lineRule="atLeast"/>
              <w:ind w:left="-108" w:right="-108"/>
              <w:jc w:val="center"/>
              <w:rPr>
                <w:rFonts w:cs="Times New Roman"/>
                <w:szCs w:val="22"/>
              </w:rPr>
            </w:pPr>
            <w:r>
              <w:rPr>
                <w:rFonts w:cs="Times New Roman"/>
                <w:szCs w:val="22"/>
              </w:rPr>
              <w:t>31 December</w:t>
            </w:r>
          </w:p>
        </w:tc>
      </w:tr>
      <w:tr w:rsidR="00135E0E" w:rsidRPr="00880EEB" w14:paraId="46C392DB" w14:textId="77777777">
        <w:trPr>
          <w:cantSplit/>
          <w:tblHeader/>
        </w:trPr>
        <w:tc>
          <w:tcPr>
            <w:tcW w:w="3611" w:type="dxa"/>
          </w:tcPr>
          <w:p w14:paraId="2DDA980B" w14:textId="77777777" w:rsidR="00135E0E" w:rsidRPr="00880EEB" w:rsidRDefault="00135E0E" w:rsidP="00135E0E">
            <w:pPr>
              <w:pStyle w:val="acctfourfigures"/>
              <w:spacing w:line="240" w:lineRule="atLeast"/>
              <w:ind w:right="-79"/>
              <w:rPr>
                <w:rFonts w:cs="Times New Roman"/>
                <w:szCs w:val="22"/>
              </w:rPr>
            </w:pPr>
          </w:p>
        </w:tc>
        <w:tc>
          <w:tcPr>
            <w:tcW w:w="1260" w:type="dxa"/>
            <w:vAlign w:val="bottom"/>
          </w:tcPr>
          <w:p w14:paraId="3607BA4F" w14:textId="5EB931C9" w:rsidR="00135E0E" w:rsidRPr="00880EEB" w:rsidRDefault="00135E0E" w:rsidP="00135E0E">
            <w:pPr>
              <w:spacing w:line="280" w:lineRule="atLeast"/>
              <w:ind w:left="-108" w:right="-108"/>
              <w:jc w:val="center"/>
              <w:rPr>
                <w:rFonts w:cs="Times New Roman"/>
                <w:szCs w:val="22"/>
              </w:rPr>
            </w:pPr>
            <w:r>
              <w:rPr>
                <w:rFonts w:cs="Times New Roman"/>
                <w:szCs w:val="22"/>
              </w:rPr>
              <w:t>2025</w:t>
            </w:r>
          </w:p>
        </w:tc>
        <w:tc>
          <w:tcPr>
            <w:tcW w:w="181" w:type="dxa"/>
            <w:vAlign w:val="bottom"/>
          </w:tcPr>
          <w:p w14:paraId="61833A25" w14:textId="77777777" w:rsidR="00135E0E" w:rsidRPr="00880EEB" w:rsidRDefault="00135E0E" w:rsidP="00135E0E">
            <w:pPr>
              <w:spacing w:line="280" w:lineRule="atLeast"/>
              <w:ind w:left="-108" w:right="-108"/>
              <w:rPr>
                <w:rFonts w:cs="Times New Roman"/>
                <w:szCs w:val="22"/>
                <w:rtl/>
                <w:cs/>
              </w:rPr>
            </w:pPr>
          </w:p>
        </w:tc>
        <w:tc>
          <w:tcPr>
            <w:tcW w:w="1259" w:type="dxa"/>
            <w:vAlign w:val="bottom"/>
          </w:tcPr>
          <w:p w14:paraId="025A884B" w14:textId="01EF1D71" w:rsidR="00135E0E" w:rsidRPr="00880EEB" w:rsidRDefault="00135E0E" w:rsidP="00135E0E">
            <w:pPr>
              <w:spacing w:line="280" w:lineRule="atLeast"/>
              <w:ind w:left="-108" w:right="-108"/>
              <w:jc w:val="center"/>
              <w:rPr>
                <w:rFonts w:cs="Times New Roman"/>
                <w:szCs w:val="22"/>
              </w:rPr>
            </w:pPr>
            <w:r>
              <w:rPr>
                <w:rFonts w:cs="Times New Roman"/>
                <w:szCs w:val="22"/>
              </w:rPr>
              <w:t>2024</w:t>
            </w:r>
          </w:p>
        </w:tc>
        <w:tc>
          <w:tcPr>
            <w:tcW w:w="181" w:type="dxa"/>
          </w:tcPr>
          <w:p w14:paraId="662B5978" w14:textId="77777777" w:rsidR="00135E0E" w:rsidRPr="00880EEB" w:rsidRDefault="00135E0E" w:rsidP="00135E0E">
            <w:pPr>
              <w:spacing w:line="280" w:lineRule="atLeast"/>
              <w:ind w:left="-108" w:right="-108"/>
              <w:jc w:val="center"/>
              <w:rPr>
                <w:rFonts w:cs="Times New Roman"/>
                <w:szCs w:val="22"/>
              </w:rPr>
            </w:pPr>
          </w:p>
        </w:tc>
        <w:tc>
          <w:tcPr>
            <w:tcW w:w="1259" w:type="dxa"/>
            <w:vAlign w:val="bottom"/>
          </w:tcPr>
          <w:p w14:paraId="28144197" w14:textId="0D1D2B70" w:rsidR="00135E0E" w:rsidRPr="00880EEB" w:rsidRDefault="00135E0E" w:rsidP="00135E0E">
            <w:pPr>
              <w:spacing w:line="280" w:lineRule="atLeast"/>
              <w:ind w:left="-108" w:right="-108"/>
              <w:jc w:val="center"/>
              <w:rPr>
                <w:rFonts w:cs="Times New Roman"/>
                <w:szCs w:val="22"/>
              </w:rPr>
            </w:pPr>
            <w:r>
              <w:rPr>
                <w:rFonts w:cs="Times New Roman"/>
                <w:szCs w:val="22"/>
              </w:rPr>
              <w:t>2025</w:t>
            </w:r>
          </w:p>
        </w:tc>
        <w:tc>
          <w:tcPr>
            <w:tcW w:w="181" w:type="dxa"/>
            <w:vAlign w:val="bottom"/>
          </w:tcPr>
          <w:p w14:paraId="2C25050A" w14:textId="77777777" w:rsidR="00135E0E" w:rsidRPr="00880EEB" w:rsidRDefault="00135E0E" w:rsidP="00135E0E">
            <w:pPr>
              <w:spacing w:line="280" w:lineRule="atLeast"/>
              <w:ind w:left="-108" w:right="-108"/>
              <w:jc w:val="center"/>
              <w:rPr>
                <w:rFonts w:cs="Times New Roman"/>
                <w:szCs w:val="22"/>
              </w:rPr>
            </w:pPr>
          </w:p>
        </w:tc>
        <w:tc>
          <w:tcPr>
            <w:tcW w:w="1259" w:type="dxa"/>
            <w:vAlign w:val="bottom"/>
          </w:tcPr>
          <w:p w14:paraId="233F198A" w14:textId="4015FD93" w:rsidR="00135E0E" w:rsidRPr="00880EEB" w:rsidRDefault="00135E0E" w:rsidP="00135E0E">
            <w:pPr>
              <w:spacing w:line="280" w:lineRule="atLeast"/>
              <w:ind w:left="-108" w:right="-108"/>
              <w:jc w:val="center"/>
              <w:rPr>
                <w:rFonts w:cs="Times New Roman"/>
                <w:szCs w:val="22"/>
              </w:rPr>
            </w:pPr>
            <w:r>
              <w:rPr>
                <w:rFonts w:cs="Times New Roman"/>
                <w:szCs w:val="22"/>
              </w:rPr>
              <w:t>2024</w:t>
            </w:r>
          </w:p>
        </w:tc>
      </w:tr>
      <w:tr w:rsidR="00135E0E" w:rsidRPr="00880EEB" w14:paraId="6F0FA9FD" w14:textId="77777777" w:rsidTr="00B95516">
        <w:trPr>
          <w:cantSplit/>
          <w:trHeight w:val="70"/>
        </w:trPr>
        <w:tc>
          <w:tcPr>
            <w:tcW w:w="3611" w:type="dxa"/>
          </w:tcPr>
          <w:p w14:paraId="390D4292" w14:textId="77777777" w:rsidR="00135E0E" w:rsidRPr="00880EEB" w:rsidRDefault="00135E0E" w:rsidP="00135E0E">
            <w:pPr>
              <w:spacing w:line="240" w:lineRule="atLeast"/>
              <w:ind w:right="-79"/>
              <w:rPr>
                <w:rFonts w:cs="Times New Roman"/>
                <w:szCs w:val="22"/>
                <w:lang w:bidi="th-TH"/>
              </w:rPr>
            </w:pPr>
          </w:p>
        </w:tc>
        <w:tc>
          <w:tcPr>
            <w:tcW w:w="5580" w:type="dxa"/>
            <w:gridSpan w:val="7"/>
          </w:tcPr>
          <w:p w14:paraId="4CBFA452" w14:textId="77777777" w:rsidR="00135E0E" w:rsidRPr="00880EEB" w:rsidRDefault="00135E0E" w:rsidP="00135E0E">
            <w:pPr>
              <w:jc w:val="center"/>
              <w:rPr>
                <w:rFonts w:cs="Times New Roman"/>
                <w:szCs w:val="22"/>
              </w:rPr>
            </w:pPr>
            <w:r w:rsidRPr="00880EEB">
              <w:rPr>
                <w:rFonts w:cs="Times New Roman"/>
                <w:i/>
                <w:iCs/>
                <w:szCs w:val="22"/>
              </w:rPr>
              <w:t>(in thousand Baht)</w:t>
            </w:r>
          </w:p>
        </w:tc>
      </w:tr>
      <w:tr w:rsidR="00AF024C" w:rsidRPr="00880EEB" w14:paraId="70D7CF05" w14:textId="77777777" w:rsidTr="00B95516">
        <w:trPr>
          <w:cantSplit/>
          <w:trHeight w:val="191"/>
        </w:trPr>
        <w:tc>
          <w:tcPr>
            <w:tcW w:w="3611" w:type="dxa"/>
          </w:tcPr>
          <w:p w14:paraId="54D0E43B" w14:textId="5CF13D38" w:rsidR="00AF024C" w:rsidRPr="00880EEB" w:rsidRDefault="00AF024C" w:rsidP="00AF024C">
            <w:pPr>
              <w:pStyle w:val="BodyText"/>
              <w:spacing w:after="0"/>
              <w:ind w:left="-69" w:right="-45"/>
              <w:jc w:val="both"/>
              <w:rPr>
                <w:rFonts w:cs="Times New Roman"/>
                <w:szCs w:val="22"/>
                <w:lang w:val="en-GB" w:bidi="th-TH"/>
              </w:rPr>
            </w:pPr>
            <w:r w:rsidRPr="00880EEB">
              <w:rPr>
                <w:rFonts w:cs="Times New Roman"/>
                <w:szCs w:val="22"/>
                <w:lang w:val="en-GB" w:bidi="th-TH"/>
              </w:rPr>
              <w:t>Defined benefit</w:t>
            </w:r>
            <w:r w:rsidRPr="00880EEB" w:rsidDel="00ED6EF6">
              <w:rPr>
                <w:rFonts w:cs="Times New Roman"/>
                <w:szCs w:val="22"/>
                <w:lang w:val="en-GB" w:bidi="th-TH"/>
              </w:rPr>
              <w:t xml:space="preserve"> </w:t>
            </w:r>
            <w:r w:rsidRPr="00880EEB">
              <w:rPr>
                <w:rFonts w:cs="Times New Roman"/>
                <w:szCs w:val="22"/>
                <w:lang w:val="en-GB" w:bidi="th-TH"/>
              </w:rPr>
              <w:t>plan</w:t>
            </w:r>
          </w:p>
        </w:tc>
        <w:tc>
          <w:tcPr>
            <w:tcW w:w="1260" w:type="dxa"/>
            <w:tcBorders>
              <w:bottom w:val="single" w:sz="4" w:space="0" w:color="auto"/>
            </w:tcBorders>
          </w:tcPr>
          <w:p w14:paraId="195E8008" w14:textId="5E6ABE4B" w:rsidR="00AF024C" w:rsidRPr="0074516E" w:rsidRDefault="00AF024C" w:rsidP="00AF024C">
            <w:pPr>
              <w:pStyle w:val="acctfourfigures"/>
              <w:tabs>
                <w:tab w:val="clear" w:pos="765"/>
                <w:tab w:val="decimal" w:pos="1006"/>
              </w:tabs>
              <w:spacing w:line="240" w:lineRule="atLeast"/>
              <w:ind w:right="-79"/>
              <w:rPr>
                <w:rFonts w:cs="Times New Roman"/>
                <w:szCs w:val="22"/>
                <w:lang w:bidi="th-TH"/>
              </w:rPr>
            </w:pPr>
            <w:r w:rsidRPr="00AA6956">
              <w:rPr>
                <w:rFonts w:cs="Times New Roman"/>
                <w:szCs w:val="22"/>
                <w:lang w:bidi="th-TH"/>
              </w:rPr>
              <w:t>387,98</w:t>
            </w:r>
            <w:r w:rsidR="00B21736">
              <w:rPr>
                <w:rFonts w:cs="Times New Roman"/>
                <w:szCs w:val="22"/>
                <w:lang w:bidi="th-TH"/>
              </w:rPr>
              <w:t>3</w:t>
            </w:r>
          </w:p>
        </w:tc>
        <w:tc>
          <w:tcPr>
            <w:tcW w:w="181" w:type="dxa"/>
          </w:tcPr>
          <w:p w14:paraId="596273DE"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tcPr>
          <w:p w14:paraId="004DBE25" w14:textId="13397E16" w:rsidR="00AF024C" w:rsidRPr="0074516E" w:rsidRDefault="00AF024C" w:rsidP="00AF024C">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342,11</w:t>
            </w:r>
            <w:r>
              <w:rPr>
                <w:rFonts w:cs="Times New Roman"/>
                <w:szCs w:val="22"/>
                <w:lang w:bidi="th-TH"/>
              </w:rPr>
              <w:t>5</w:t>
            </w:r>
          </w:p>
        </w:tc>
        <w:tc>
          <w:tcPr>
            <w:tcW w:w="181" w:type="dxa"/>
          </w:tcPr>
          <w:p w14:paraId="41843003"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tcPr>
          <w:p w14:paraId="4127CF47" w14:textId="36F0D979" w:rsidR="00AF024C" w:rsidRPr="0074516E" w:rsidRDefault="00AF024C" w:rsidP="00AF024C">
            <w:pPr>
              <w:pStyle w:val="acctfourfigures"/>
              <w:tabs>
                <w:tab w:val="clear" w:pos="765"/>
                <w:tab w:val="decimal" w:pos="997"/>
              </w:tabs>
              <w:spacing w:line="240" w:lineRule="atLeast"/>
              <w:ind w:right="-79"/>
              <w:rPr>
                <w:rFonts w:cs="Times New Roman"/>
                <w:szCs w:val="22"/>
                <w:lang w:bidi="th-TH"/>
              </w:rPr>
            </w:pPr>
            <w:r w:rsidRPr="00AA6956">
              <w:rPr>
                <w:rFonts w:cs="Times New Roman"/>
                <w:szCs w:val="22"/>
                <w:lang w:bidi="th-TH"/>
              </w:rPr>
              <w:t>385,482</w:t>
            </w:r>
          </w:p>
        </w:tc>
        <w:tc>
          <w:tcPr>
            <w:tcW w:w="181" w:type="dxa"/>
          </w:tcPr>
          <w:p w14:paraId="2F47AACA" w14:textId="77777777" w:rsidR="00AF024C" w:rsidRPr="0017305C" w:rsidRDefault="00AF024C" w:rsidP="00AF024C">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tcPr>
          <w:p w14:paraId="3BEF9299" w14:textId="207BF9B3" w:rsidR="00AF024C" w:rsidRPr="0017305C" w:rsidRDefault="00AF024C" w:rsidP="00AF024C">
            <w:pPr>
              <w:pStyle w:val="acctfourfigures"/>
              <w:tabs>
                <w:tab w:val="clear" w:pos="765"/>
                <w:tab w:val="decimal" w:pos="997"/>
              </w:tabs>
              <w:spacing w:line="240" w:lineRule="atLeast"/>
              <w:ind w:right="-79"/>
              <w:rPr>
                <w:rFonts w:cs="Times New Roman"/>
                <w:szCs w:val="22"/>
                <w:lang w:bidi="th-TH"/>
              </w:rPr>
            </w:pPr>
            <w:r w:rsidRPr="000637C7">
              <w:rPr>
                <w:rFonts w:cs="Times New Roman"/>
                <w:szCs w:val="22"/>
                <w:lang w:bidi="th-TH"/>
              </w:rPr>
              <w:t>340,221</w:t>
            </w:r>
          </w:p>
        </w:tc>
      </w:tr>
      <w:tr w:rsidR="00AF024C" w:rsidRPr="00880EEB" w14:paraId="2321810C" w14:textId="77777777" w:rsidTr="00B95516">
        <w:trPr>
          <w:cantSplit/>
        </w:trPr>
        <w:tc>
          <w:tcPr>
            <w:tcW w:w="3611" w:type="dxa"/>
          </w:tcPr>
          <w:p w14:paraId="222DF20C" w14:textId="77777777" w:rsidR="00AF024C" w:rsidRPr="00880EEB" w:rsidRDefault="00AF024C" w:rsidP="00AF024C">
            <w:pPr>
              <w:spacing w:line="240" w:lineRule="atLeast"/>
              <w:ind w:left="-70" w:right="-79"/>
              <w:rPr>
                <w:rFonts w:cs="Times New Roman"/>
                <w:b/>
                <w:bCs/>
                <w:szCs w:val="22"/>
              </w:rPr>
            </w:pPr>
            <w:r w:rsidRPr="00880EEB">
              <w:rPr>
                <w:rFonts w:cs="Times New Roman"/>
                <w:b/>
                <w:bCs/>
                <w:szCs w:val="22"/>
              </w:rPr>
              <w:t xml:space="preserve">Total </w:t>
            </w:r>
          </w:p>
        </w:tc>
        <w:tc>
          <w:tcPr>
            <w:tcW w:w="1260" w:type="dxa"/>
            <w:tcBorders>
              <w:top w:val="single" w:sz="4" w:space="0" w:color="auto"/>
              <w:bottom w:val="double" w:sz="4" w:space="0" w:color="auto"/>
            </w:tcBorders>
          </w:tcPr>
          <w:p w14:paraId="57AB7A51" w14:textId="4013349D" w:rsidR="00AF024C" w:rsidRPr="00AF024C" w:rsidRDefault="00AF024C" w:rsidP="00AF024C">
            <w:pPr>
              <w:pStyle w:val="acctfourfigures"/>
              <w:tabs>
                <w:tab w:val="clear" w:pos="765"/>
                <w:tab w:val="decimal" w:pos="1006"/>
              </w:tabs>
              <w:spacing w:line="240" w:lineRule="atLeast"/>
              <w:ind w:right="-79"/>
              <w:rPr>
                <w:rFonts w:cs="Times New Roman"/>
                <w:b/>
                <w:bCs/>
                <w:szCs w:val="22"/>
                <w:lang w:bidi="th-TH"/>
              </w:rPr>
            </w:pPr>
            <w:r w:rsidRPr="00AA6956">
              <w:rPr>
                <w:rFonts w:cs="Times New Roman"/>
                <w:b/>
                <w:bCs/>
                <w:szCs w:val="22"/>
                <w:lang w:bidi="th-TH"/>
              </w:rPr>
              <w:t>387,98</w:t>
            </w:r>
            <w:r w:rsidR="00B21736">
              <w:rPr>
                <w:rFonts w:cs="Times New Roman"/>
                <w:b/>
                <w:bCs/>
                <w:szCs w:val="22"/>
                <w:lang w:bidi="th-TH"/>
              </w:rPr>
              <w:t>3</w:t>
            </w:r>
          </w:p>
        </w:tc>
        <w:tc>
          <w:tcPr>
            <w:tcW w:w="181" w:type="dxa"/>
          </w:tcPr>
          <w:p w14:paraId="68806BF6" w14:textId="77777777" w:rsidR="00AF024C" w:rsidRPr="00AA6956" w:rsidRDefault="00AF024C" w:rsidP="00AF024C">
            <w:pPr>
              <w:pStyle w:val="acctfourfigures"/>
              <w:tabs>
                <w:tab w:val="clear" w:pos="765"/>
                <w:tab w:val="decimal" w:pos="1100"/>
              </w:tabs>
              <w:spacing w:line="240" w:lineRule="atLeast"/>
              <w:ind w:right="-79"/>
              <w:rPr>
                <w:rFonts w:cs="Times New Roman"/>
                <w:b/>
                <w:bCs/>
                <w:szCs w:val="22"/>
                <w:lang w:bidi="th-TH"/>
              </w:rPr>
            </w:pPr>
          </w:p>
        </w:tc>
        <w:tc>
          <w:tcPr>
            <w:tcW w:w="1259" w:type="dxa"/>
            <w:tcBorders>
              <w:top w:val="single" w:sz="4" w:space="0" w:color="auto"/>
              <w:bottom w:val="double" w:sz="4" w:space="0" w:color="auto"/>
            </w:tcBorders>
          </w:tcPr>
          <w:p w14:paraId="21BAA3D8" w14:textId="5AAAAD02" w:rsidR="00AF024C" w:rsidRPr="00AF024C" w:rsidRDefault="00AF024C" w:rsidP="00AF024C">
            <w:pPr>
              <w:pStyle w:val="acctfourfigures"/>
              <w:tabs>
                <w:tab w:val="clear" w:pos="765"/>
                <w:tab w:val="decimal" w:pos="997"/>
              </w:tabs>
              <w:spacing w:line="240" w:lineRule="atLeast"/>
              <w:ind w:right="-79"/>
              <w:rPr>
                <w:rFonts w:cs="Times New Roman"/>
                <w:b/>
                <w:bCs/>
                <w:szCs w:val="22"/>
                <w:lang w:bidi="th-TH"/>
              </w:rPr>
            </w:pPr>
            <w:r w:rsidRPr="00AF024C">
              <w:rPr>
                <w:rFonts w:cs="Times New Roman"/>
                <w:b/>
                <w:bCs/>
                <w:szCs w:val="22"/>
                <w:lang w:bidi="th-TH"/>
              </w:rPr>
              <w:t>342,115</w:t>
            </w:r>
          </w:p>
        </w:tc>
        <w:tc>
          <w:tcPr>
            <w:tcW w:w="181" w:type="dxa"/>
          </w:tcPr>
          <w:p w14:paraId="102C6964" w14:textId="77777777" w:rsidR="00AF024C" w:rsidRPr="00AA6956" w:rsidRDefault="00AF024C" w:rsidP="00AF024C">
            <w:pPr>
              <w:pStyle w:val="acctfourfigures"/>
              <w:tabs>
                <w:tab w:val="clear" w:pos="765"/>
                <w:tab w:val="decimal" w:pos="916"/>
              </w:tabs>
              <w:spacing w:line="240" w:lineRule="atLeast"/>
              <w:ind w:right="-79"/>
              <w:rPr>
                <w:rFonts w:cs="Times New Roman"/>
                <w:b/>
                <w:bCs/>
                <w:szCs w:val="22"/>
                <w:lang w:bidi="th-TH"/>
              </w:rPr>
            </w:pPr>
          </w:p>
        </w:tc>
        <w:tc>
          <w:tcPr>
            <w:tcW w:w="1259" w:type="dxa"/>
            <w:tcBorders>
              <w:top w:val="single" w:sz="4" w:space="0" w:color="auto"/>
              <w:bottom w:val="double" w:sz="4" w:space="0" w:color="auto"/>
            </w:tcBorders>
          </w:tcPr>
          <w:p w14:paraId="12D3E597" w14:textId="50D3C675" w:rsidR="00AF024C" w:rsidRPr="00AF024C" w:rsidRDefault="00AF024C" w:rsidP="00AF024C">
            <w:pPr>
              <w:pStyle w:val="acctfourfigures"/>
              <w:tabs>
                <w:tab w:val="clear" w:pos="765"/>
                <w:tab w:val="decimal" w:pos="997"/>
              </w:tabs>
              <w:spacing w:line="240" w:lineRule="atLeast"/>
              <w:ind w:right="-79"/>
              <w:rPr>
                <w:rFonts w:cs="Times New Roman"/>
                <w:b/>
                <w:bCs/>
                <w:szCs w:val="22"/>
                <w:lang w:bidi="th-TH"/>
              </w:rPr>
            </w:pPr>
            <w:r w:rsidRPr="00AA6956">
              <w:rPr>
                <w:rFonts w:cs="Times New Roman"/>
                <w:b/>
                <w:bCs/>
                <w:szCs w:val="22"/>
                <w:lang w:bidi="th-TH"/>
              </w:rPr>
              <w:t>385,482</w:t>
            </w:r>
          </w:p>
        </w:tc>
        <w:tc>
          <w:tcPr>
            <w:tcW w:w="181" w:type="dxa"/>
          </w:tcPr>
          <w:p w14:paraId="661B9789" w14:textId="77777777" w:rsidR="00AF024C" w:rsidRPr="00AF024C" w:rsidRDefault="00AF024C" w:rsidP="00AF024C">
            <w:pPr>
              <w:pStyle w:val="acctfourfigures"/>
              <w:tabs>
                <w:tab w:val="clear" w:pos="765"/>
                <w:tab w:val="decimal" w:pos="916"/>
              </w:tabs>
              <w:spacing w:line="240" w:lineRule="atLeast"/>
              <w:ind w:right="-79"/>
              <w:rPr>
                <w:rFonts w:cs="Times New Roman"/>
                <w:b/>
                <w:bCs/>
                <w:szCs w:val="22"/>
              </w:rPr>
            </w:pPr>
          </w:p>
        </w:tc>
        <w:tc>
          <w:tcPr>
            <w:tcW w:w="1259" w:type="dxa"/>
            <w:tcBorders>
              <w:top w:val="single" w:sz="4" w:space="0" w:color="auto"/>
              <w:bottom w:val="double" w:sz="4" w:space="0" w:color="auto"/>
            </w:tcBorders>
          </w:tcPr>
          <w:p w14:paraId="4B916020" w14:textId="28D2AFC6" w:rsidR="00AF024C" w:rsidRPr="00AF024C" w:rsidRDefault="00AF024C" w:rsidP="00AF024C">
            <w:pPr>
              <w:pStyle w:val="acctfourfigures"/>
              <w:tabs>
                <w:tab w:val="clear" w:pos="765"/>
                <w:tab w:val="decimal" w:pos="997"/>
              </w:tabs>
              <w:spacing w:line="240" w:lineRule="atLeast"/>
              <w:ind w:right="-79"/>
              <w:rPr>
                <w:rFonts w:cs="Times New Roman"/>
                <w:b/>
                <w:bCs/>
                <w:szCs w:val="22"/>
              </w:rPr>
            </w:pPr>
            <w:r w:rsidRPr="00AF024C">
              <w:rPr>
                <w:rFonts w:cs="Times New Roman"/>
                <w:b/>
                <w:bCs/>
                <w:szCs w:val="22"/>
                <w:lang w:bidi="th-TH"/>
              </w:rPr>
              <w:t>340,221</w:t>
            </w:r>
          </w:p>
        </w:tc>
      </w:tr>
    </w:tbl>
    <w:p w14:paraId="75DF35CB" w14:textId="77777777" w:rsidR="00776CAC" w:rsidRDefault="00776CAC" w:rsidP="00F3534A">
      <w:pPr>
        <w:spacing w:line="240" w:lineRule="atLeast"/>
        <w:ind w:left="540"/>
        <w:jc w:val="both"/>
        <w:rPr>
          <w:rFonts w:cs="Times New Roman"/>
        </w:rPr>
      </w:pPr>
    </w:p>
    <w:p w14:paraId="4D2B25E6" w14:textId="5567456C" w:rsidR="0046263A" w:rsidRDefault="00BD2289" w:rsidP="00F3534A">
      <w:pPr>
        <w:spacing w:line="240" w:lineRule="atLeast"/>
        <w:ind w:left="540"/>
        <w:jc w:val="both"/>
        <w:rPr>
          <w:rFonts w:eastAsia="Calibri" w:cs="Times New Roman"/>
          <w:szCs w:val="28"/>
          <w:lang w:bidi="th-TH"/>
        </w:rPr>
      </w:pPr>
      <w:r w:rsidRPr="00EC65EE">
        <w:rPr>
          <w:rFonts w:cs="Times New Roman"/>
        </w:rPr>
        <w:t>The Group</w:t>
      </w:r>
      <w:r w:rsidR="001E4666" w:rsidRPr="00EC65EE">
        <w:rPr>
          <w:rFonts w:cs="Times New Roman"/>
        </w:rPr>
        <w:t xml:space="preserve"> operate</w:t>
      </w:r>
      <w:r w:rsidRPr="00EC65EE">
        <w:rPr>
          <w:rFonts w:cs="Times New Roman"/>
        </w:rPr>
        <w:t>s</w:t>
      </w:r>
      <w:r w:rsidR="001E4666" w:rsidRPr="00EC65EE">
        <w:rPr>
          <w:rFonts w:cs="Times New Roman"/>
        </w:rPr>
        <w:t xml:space="preserve"> a defined benefit plan based on the requirement of Thai Labour Protection Act B.E. </w:t>
      </w:r>
      <w:r w:rsidR="00F8511A" w:rsidRPr="00EC65EE">
        <w:rPr>
          <w:rFonts w:cs="Times New Roman"/>
        </w:rPr>
        <w:t xml:space="preserve">2541 </w:t>
      </w:r>
      <w:r w:rsidR="001E4666" w:rsidRPr="00EC65EE">
        <w:rPr>
          <w:rFonts w:cs="Times New Roman"/>
        </w:rPr>
        <w:t>(</w:t>
      </w:r>
      <w:r w:rsidR="00F8511A" w:rsidRPr="00EC65EE">
        <w:rPr>
          <w:rFonts w:cs="Times New Roman"/>
        </w:rPr>
        <w:t>1998</w:t>
      </w:r>
      <w:r w:rsidR="001E4666" w:rsidRPr="00EC65EE">
        <w:rPr>
          <w:rFonts w:cs="Times New Roman"/>
        </w:rPr>
        <w:t>) to provide retirement benefits to employees based on pensionable remuneration and length of service.</w:t>
      </w:r>
      <w:r w:rsidR="008A4BFA" w:rsidRPr="00C65EB1">
        <w:rPr>
          <w:rFonts w:eastAsia="Calibri" w:cs="Times New Roman"/>
          <w:szCs w:val="28"/>
          <w:lang w:bidi="th-TH"/>
        </w:rPr>
        <w:t xml:space="preserve"> </w:t>
      </w:r>
      <w:r w:rsidR="001E4666" w:rsidRPr="00C65EB1">
        <w:rPr>
          <w:rFonts w:eastAsia="Calibri" w:cs="Times New Roman"/>
          <w:szCs w:val="28"/>
          <w:lang w:bidi="th-TH"/>
        </w:rPr>
        <w:t xml:space="preserve">The defined benefit plans expose the </w:t>
      </w:r>
      <w:r w:rsidR="001E4666" w:rsidRPr="00C65EB1">
        <w:rPr>
          <w:rFonts w:cs="Times New Roman"/>
        </w:rPr>
        <w:t>Group</w:t>
      </w:r>
      <w:r w:rsidR="001E4666" w:rsidRPr="00C65EB1">
        <w:rPr>
          <w:rFonts w:eastAsia="Calibri" w:cs="Times New Roman"/>
          <w:szCs w:val="28"/>
          <w:lang w:bidi="th-TH"/>
        </w:rPr>
        <w:t xml:space="preserve"> to actuarial risks, such as longevity risk, interest rate risk and market (investment) risk. </w:t>
      </w:r>
    </w:p>
    <w:p w14:paraId="4B230DE2" w14:textId="3F5265E3" w:rsidR="0046263A" w:rsidRDefault="00191DA4">
      <w:pPr>
        <w:rPr>
          <w:rFonts w:eastAsia="Calibri" w:cs="Times New Roman"/>
          <w:szCs w:val="28"/>
          <w:lang w:bidi="th-TH"/>
        </w:rPr>
      </w:pPr>
      <w:r>
        <w:rPr>
          <w:rFonts w:eastAsia="Calibri" w:cs="Times New Roman"/>
          <w:szCs w:val="28"/>
          <w:lang w:bidi="th-TH"/>
        </w:rPr>
        <w:br w:type="page"/>
      </w:r>
    </w:p>
    <w:tbl>
      <w:tblPr>
        <w:tblW w:w="9209" w:type="dxa"/>
        <w:tblInd w:w="529" w:type="dxa"/>
        <w:tblLayout w:type="fixed"/>
        <w:tblCellMar>
          <w:left w:w="79" w:type="dxa"/>
          <w:right w:w="79" w:type="dxa"/>
        </w:tblCellMar>
        <w:tblLook w:val="0000" w:firstRow="0" w:lastRow="0" w:firstColumn="0" w:lastColumn="0" w:noHBand="0" w:noVBand="0"/>
      </w:tblPr>
      <w:tblGrid>
        <w:gridCol w:w="3971"/>
        <w:gridCol w:w="1079"/>
        <w:gridCol w:w="181"/>
        <w:gridCol w:w="1215"/>
        <w:gridCol w:w="183"/>
        <w:gridCol w:w="1168"/>
        <w:gridCol w:w="180"/>
        <w:gridCol w:w="1232"/>
      </w:tblGrid>
      <w:tr w:rsidR="00917C1D" w:rsidRPr="00880EEB" w14:paraId="79448C73" w14:textId="77777777" w:rsidTr="00776CAC">
        <w:trPr>
          <w:cantSplit/>
          <w:tblHeader/>
        </w:trPr>
        <w:tc>
          <w:tcPr>
            <w:tcW w:w="3971" w:type="dxa"/>
          </w:tcPr>
          <w:p w14:paraId="63A878CA" w14:textId="47D0C226" w:rsidR="00917C1D" w:rsidRPr="00880EEB" w:rsidRDefault="00917C1D" w:rsidP="00D943F3">
            <w:pPr>
              <w:pStyle w:val="acctfourfigures"/>
              <w:spacing w:line="240" w:lineRule="atLeast"/>
              <w:ind w:left="19" w:right="-79" w:hanging="90"/>
              <w:rPr>
                <w:rFonts w:cs="Times New Roman"/>
                <w:szCs w:val="22"/>
              </w:rPr>
            </w:pPr>
            <w:r w:rsidRPr="00880EEB">
              <w:rPr>
                <w:rFonts w:cs="Times New Roman"/>
                <w:b/>
                <w:bCs/>
                <w:i/>
                <w:iCs/>
                <w:szCs w:val="22"/>
                <w:lang w:bidi="th-TH"/>
              </w:rPr>
              <w:t>Present value of the defined benefit obligations</w:t>
            </w:r>
          </w:p>
        </w:tc>
        <w:tc>
          <w:tcPr>
            <w:tcW w:w="2475" w:type="dxa"/>
            <w:gridSpan w:val="3"/>
            <w:vAlign w:val="bottom"/>
          </w:tcPr>
          <w:p w14:paraId="512ED09F" w14:textId="77777777" w:rsidR="00917C1D" w:rsidRPr="00880EEB" w:rsidRDefault="00917C1D" w:rsidP="00917C1D">
            <w:pPr>
              <w:spacing w:line="240" w:lineRule="atLeast"/>
              <w:ind w:left="-108" w:right="-108"/>
              <w:jc w:val="center"/>
              <w:rPr>
                <w:rFonts w:cs="Times New Roman"/>
                <w:b/>
                <w:bCs/>
                <w:szCs w:val="22"/>
              </w:rPr>
            </w:pPr>
            <w:r w:rsidRPr="00880EEB">
              <w:rPr>
                <w:rFonts w:cs="Times New Roman"/>
                <w:b/>
                <w:bCs/>
                <w:szCs w:val="22"/>
              </w:rPr>
              <w:t>Consolidated</w:t>
            </w:r>
          </w:p>
        </w:tc>
        <w:tc>
          <w:tcPr>
            <w:tcW w:w="183" w:type="dxa"/>
          </w:tcPr>
          <w:p w14:paraId="0C064B8A" w14:textId="77777777" w:rsidR="00917C1D" w:rsidRPr="00880EEB" w:rsidRDefault="00917C1D" w:rsidP="00917C1D">
            <w:pPr>
              <w:jc w:val="center"/>
              <w:rPr>
                <w:rFonts w:cs="Times New Roman"/>
                <w:b/>
                <w:bCs/>
                <w:szCs w:val="22"/>
              </w:rPr>
            </w:pPr>
          </w:p>
        </w:tc>
        <w:tc>
          <w:tcPr>
            <w:tcW w:w="2580" w:type="dxa"/>
            <w:gridSpan w:val="3"/>
            <w:vAlign w:val="bottom"/>
          </w:tcPr>
          <w:p w14:paraId="688CB68F" w14:textId="12B4F23B" w:rsidR="00917C1D" w:rsidRPr="00880EEB" w:rsidRDefault="00917C1D" w:rsidP="00917C1D">
            <w:pPr>
              <w:jc w:val="center"/>
              <w:rPr>
                <w:rFonts w:cs="Times New Roman"/>
                <w:szCs w:val="22"/>
              </w:rPr>
            </w:pPr>
            <w:r w:rsidRPr="00880EEB">
              <w:rPr>
                <w:rFonts w:cs="Times New Roman"/>
                <w:b/>
                <w:bCs/>
                <w:szCs w:val="22"/>
              </w:rPr>
              <w:t>The Bank</w:t>
            </w:r>
          </w:p>
        </w:tc>
      </w:tr>
      <w:tr w:rsidR="00776CAC" w:rsidRPr="00880EEB" w14:paraId="4770B6A6" w14:textId="77777777" w:rsidTr="00776CAC">
        <w:trPr>
          <w:cantSplit/>
          <w:tblHeader/>
        </w:trPr>
        <w:tc>
          <w:tcPr>
            <w:tcW w:w="3971" w:type="dxa"/>
          </w:tcPr>
          <w:p w14:paraId="6F47DFED" w14:textId="77777777" w:rsidR="00776CAC" w:rsidRPr="00880EEB" w:rsidRDefault="00776CAC" w:rsidP="00776CAC">
            <w:pPr>
              <w:pStyle w:val="acctfourfigures"/>
              <w:spacing w:line="240" w:lineRule="atLeast"/>
              <w:ind w:right="-79"/>
              <w:rPr>
                <w:rFonts w:cs="Times New Roman"/>
                <w:szCs w:val="22"/>
              </w:rPr>
            </w:pPr>
          </w:p>
        </w:tc>
        <w:tc>
          <w:tcPr>
            <w:tcW w:w="1079" w:type="dxa"/>
            <w:vAlign w:val="bottom"/>
          </w:tcPr>
          <w:p w14:paraId="336689C6" w14:textId="7A6F2ACC" w:rsidR="00776CAC" w:rsidRDefault="00776CAC" w:rsidP="00776CAC">
            <w:pPr>
              <w:spacing w:line="280" w:lineRule="atLeast"/>
              <w:ind w:left="-108" w:right="-108"/>
              <w:jc w:val="center"/>
              <w:rPr>
                <w:rFonts w:cs="Times New Roman"/>
                <w:szCs w:val="22"/>
              </w:rPr>
            </w:pPr>
            <w:r>
              <w:rPr>
                <w:rFonts w:cs="Times New Roman"/>
                <w:szCs w:val="22"/>
              </w:rPr>
              <w:t xml:space="preserve">30 June </w:t>
            </w:r>
          </w:p>
        </w:tc>
        <w:tc>
          <w:tcPr>
            <w:tcW w:w="181" w:type="dxa"/>
            <w:vAlign w:val="bottom"/>
          </w:tcPr>
          <w:p w14:paraId="7FC04260" w14:textId="77777777" w:rsidR="00776CAC" w:rsidRPr="00880EEB" w:rsidRDefault="00776CAC" w:rsidP="00776CAC">
            <w:pPr>
              <w:spacing w:line="280" w:lineRule="atLeast"/>
              <w:ind w:left="-108" w:right="-108"/>
              <w:rPr>
                <w:rFonts w:cs="Times New Roman"/>
                <w:szCs w:val="22"/>
                <w:rtl/>
                <w:cs/>
              </w:rPr>
            </w:pPr>
          </w:p>
        </w:tc>
        <w:tc>
          <w:tcPr>
            <w:tcW w:w="1215" w:type="dxa"/>
            <w:vAlign w:val="bottom"/>
          </w:tcPr>
          <w:p w14:paraId="0DBF47BA" w14:textId="15C9BECF" w:rsidR="00776CAC" w:rsidRDefault="00776CAC" w:rsidP="00776CAC">
            <w:pPr>
              <w:spacing w:line="280" w:lineRule="atLeast"/>
              <w:ind w:left="-108" w:right="-108"/>
              <w:jc w:val="center"/>
              <w:rPr>
                <w:rFonts w:cs="Times New Roman"/>
                <w:szCs w:val="22"/>
              </w:rPr>
            </w:pPr>
            <w:r>
              <w:rPr>
                <w:rFonts w:cs="Times New Roman"/>
                <w:szCs w:val="22"/>
              </w:rPr>
              <w:t>31 December</w:t>
            </w:r>
          </w:p>
        </w:tc>
        <w:tc>
          <w:tcPr>
            <w:tcW w:w="183" w:type="dxa"/>
          </w:tcPr>
          <w:p w14:paraId="7E2F5EF1" w14:textId="77777777" w:rsidR="00776CAC" w:rsidRPr="00880EEB" w:rsidRDefault="00776CAC" w:rsidP="00776CAC">
            <w:pPr>
              <w:spacing w:line="280" w:lineRule="atLeast"/>
              <w:ind w:left="-108" w:right="-108"/>
              <w:jc w:val="center"/>
              <w:rPr>
                <w:rFonts w:cs="Times New Roman"/>
                <w:szCs w:val="22"/>
              </w:rPr>
            </w:pPr>
          </w:p>
        </w:tc>
        <w:tc>
          <w:tcPr>
            <w:tcW w:w="1168" w:type="dxa"/>
            <w:vAlign w:val="bottom"/>
          </w:tcPr>
          <w:p w14:paraId="7A5A427A" w14:textId="77A9D7D9" w:rsidR="00776CAC" w:rsidRDefault="00776CAC" w:rsidP="00776CAC">
            <w:pPr>
              <w:spacing w:line="280" w:lineRule="atLeast"/>
              <w:ind w:left="-108" w:right="-108"/>
              <w:jc w:val="center"/>
              <w:rPr>
                <w:rFonts w:cs="Times New Roman"/>
                <w:szCs w:val="22"/>
              </w:rPr>
            </w:pPr>
            <w:r>
              <w:rPr>
                <w:rFonts w:cs="Times New Roman"/>
                <w:szCs w:val="22"/>
              </w:rPr>
              <w:t xml:space="preserve">30 June </w:t>
            </w:r>
          </w:p>
        </w:tc>
        <w:tc>
          <w:tcPr>
            <w:tcW w:w="180" w:type="dxa"/>
            <w:vAlign w:val="bottom"/>
          </w:tcPr>
          <w:p w14:paraId="73B53721" w14:textId="77777777" w:rsidR="00776CAC" w:rsidRPr="00880EEB" w:rsidRDefault="00776CAC" w:rsidP="00776CAC">
            <w:pPr>
              <w:spacing w:line="280" w:lineRule="atLeast"/>
              <w:ind w:left="-108" w:right="-108"/>
              <w:jc w:val="center"/>
              <w:rPr>
                <w:rFonts w:cs="Times New Roman"/>
                <w:szCs w:val="22"/>
              </w:rPr>
            </w:pPr>
          </w:p>
        </w:tc>
        <w:tc>
          <w:tcPr>
            <w:tcW w:w="1232" w:type="dxa"/>
            <w:vAlign w:val="bottom"/>
          </w:tcPr>
          <w:p w14:paraId="0A10F416" w14:textId="49CA9911" w:rsidR="00776CAC" w:rsidRDefault="00776CAC" w:rsidP="00776CAC">
            <w:pPr>
              <w:spacing w:line="280" w:lineRule="atLeast"/>
              <w:ind w:left="-108" w:right="-108"/>
              <w:jc w:val="center"/>
              <w:rPr>
                <w:rFonts w:cs="Times New Roman"/>
                <w:szCs w:val="22"/>
              </w:rPr>
            </w:pPr>
            <w:r>
              <w:rPr>
                <w:rFonts w:cs="Times New Roman"/>
                <w:szCs w:val="22"/>
              </w:rPr>
              <w:t>31 December</w:t>
            </w:r>
          </w:p>
        </w:tc>
      </w:tr>
      <w:tr w:rsidR="00776CAC" w:rsidRPr="00880EEB" w14:paraId="72844BBC" w14:textId="77777777" w:rsidTr="00776CAC">
        <w:trPr>
          <w:cantSplit/>
          <w:tblHeader/>
        </w:trPr>
        <w:tc>
          <w:tcPr>
            <w:tcW w:w="3971" w:type="dxa"/>
          </w:tcPr>
          <w:p w14:paraId="52A9BC5F" w14:textId="77777777" w:rsidR="00776CAC" w:rsidRPr="00880EEB" w:rsidRDefault="00776CAC" w:rsidP="00776CAC">
            <w:pPr>
              <w:pStyle w:val="acctfourfigures"/>
              <w:spacing w:line="240" w:lineRule="atLeast"/>
              <w:ind w:right="-79"/>
              <w:rPr>
                <w:rFonts w:cs="Times New Roman"/>
                <w:szCs w:val="22"/>
              </w:rPr>
            </w:pPr>
          </w:p>
        </w:tc>
        <w:tc>
          <w:tcPr>
            <w:tcW w:w="1079" w:type="dxa"/>
            <w:vAlign w:val="bottom"/>
          </w:tcPr>
          <w:p w14:paraId="54AC72E9" w14:textId="623B20D9" w:rsidR="00776CAC" w:rsidRPr="00880EEB" w:rsidRDefault="00776CAC" w:rsidP="00776CAC">
            <w:pPr>
              <w:spacing w:line="280" w:lineRule="atLeast"/>
              <w:ind w:left="-108" w:right="-108"/>
              <w:jc w:val="center"/>
              <w:rPr>
                <w:rFonts w:cs="Times New Roman"/>
                <w:szCs w:val="22"/>
              </w:rPr>
            </w:pPr>
            <w:r>
              <w:rPr>
                <w:rFonts w:cs="Times New Roman"/>
                <w:szCs w:val="22"/>
              </w:rPr>
              <w:t>2025</w:t>
            </w:r>
          </w:p>
        </w:tc>
        <w:tc>
          <w:tcPr>
            <w:tcW w:w="181" w:type="dxa"/>
            <w:vAlign w:val="bottom"/>
          </w:tcPr>
          <w:p w14:paraId="76C12BC8" w14:textId="77777777" w:rsidR="00776CAC" w:rsidRPr="00880EEB" w:rsidRDefault="00776CAC" w:rsidP="00776CAC">
            <w:pPr>
              <w:spacing w:line="280" w:lineRule="atLeast"/>
              <w:ind w:left="-108" w:right="-108"/>
              <w:rPr>
                <w:rFonts w:cs="Times New Roman"/>
                <w:szCs w:val="22"/>
                <w:rtl/>
                <w:cs/>
              </w:rPr>
            </w:pPr>
          </w:p>
        </w:tc>
        <w:tc>
          <w:tcPr>
            <w:tcW w:w="1215" w:type="dxa"/>
            <w:vAlign w:val="bottom"/>
          </w:tcPr>
          <w:p w14:paraId="6BB9A15F" w14:textId="60F4B7E0" w:rsidR="00776CAC" w:rsidRPr="00880EEB" w:rsidRDefault="00776CAC" w:rsidP="00776CAC">
            <w:pPr>
              <w:spacing w:line="280" w:lineRule="atLeast"/>
              <w:ind w:left="-108" w:right="-108"/>
              <w:jc w:val="center"/>
              <w:rPr>
                <w:rFonts w:cs="Times New Roman"/>
                <w:szCs w:val="22"/>
              </w:rPr>
            </w:pPr>
            <w:r>
              <w:rPr>
                <w:rFonts w:cs="Times New Roman"/>
                <w:szCs w:val="22"/>
              </w:rPr>
              <w:t>2024</w:t>
            </w:r>
          </w:p>
        </w:tc>
        <w:tc>
          <w:tcPr>
            <w:tcW w:w="183" w:type="dxa"/>
          </w:tcPr>
          <w:p w14:paraId="4B70B452" w14:textId="77777777" w:rsidR="00776CAC" w:rsidRPr="00880EEB" w:rsidRDefault="00776CAC" w:rsidP="00776CAC">
            <w:pPr>
              <w:spacing w:line="280" w:lineRule="atLeast"/>
              <w:ind w:left="-108" w:right="-108"/>
              <w:jc w:val="center"/>
              <w:rPr>
                <w:rFonts w:cs="Times New Roman"/>
                <w:szCs w:val="22"/>
              </w:rPr>
            </w:pPr>
          </w:p>
        </w:tc>
        <w:tc>
          <w:tcPr>
            <w:tcW w:w="1168" w:type="dxa"/>
            <w:vAlign w:val="bottom"/>
          </w:tcPr>
          <w:p w14:paraId="3DC27C8A" w14:textId="342C50FB" w:rsidR="00776CAC" w:rsidRPr="00880EEB" w:rsidRDefault="00776CAC" w:rsidP="00776CAC">
            <w:pPr>
              <w:spacing w:line="280" w:lineRule="atLeast"/>
              <w:ind w:left="-108" w:right="-108"/>
              <w:jc w:val="center"/>
              <w:rPr>
                <w:rFonts w:cs="Times New Roman"/>
                <w:szCs w:val="22"/>
              </w:rPr>
            </w:pPr>
            <w:r>
              <w:rPr>
                <w:rFonts w:cs="Times New Roman"/>
                <w:szCs w:val="22"/>
              </w:rPr>
              <w:t>2025</w:t>
            </w:r>
          </w:p>
        </w:tc>
        <w:tc>
          <w:tcPr>
            <w:tcW w:w="180" w:type="dxa"/>
            <w:vAlign w:val="bottom"/>
          </w:tcPr>
          <w:p w14:paraId="6930904C" w14:textId="77777777" w:rsidR="00776CAC" w:rsidRPr="00880EEB" w:rsidRDefault="00776CAC" w:rsidP="00776CAC">
            <w:pPr>
              <w:spacing w:line="280" w:lineRule="atLeast"/>
              <w:ind w:left="-108" w:right="-108"/>
              <w:jc w:val="center"/>
              <w:rPr>
                <w:rFonts w:cs="Times New Roman"/>
                <w:szCs w:val="22"/>
              </w:rPr>
            </w:pPr>
          </w:p>
        </w:tc>
        <w:tc>
          <w:tcPr>
            <w:tcW w:w="1232" w:type="dxa"/>
            <w:vAlign w:val="bottom"/>
          </w:tcPr>
          <w:p w14:paraId="071CAF78" w14:textId="54CE668B" w:rsidR="00776CAC" w:rsidRPr="00880EEB" w:rsidRDefault="00776CAC" w:rsidP="00776CAC">
            <w:pPr>
              <w:spacing w:line="280" w:lineRule="atLeast"/>
              <w:ind w:left="-108" w:right="-108"/>
              <w:jc w:val="center"/>
              <w:rPr>
                <w:rFonts w:cs="Times New Roman"/>
                <w:szCs w:val="22"/>
              </w:rPr>
            </w:pPr>
            <w:r>
              <w:rPr>
                <w:rFonts w:cs="Times New Roman"/>
                <w:szCs w:val="22"/>
              </w:rPr>
              <w:t>2024</w:t>
            </w:r>
          </w:p>
        </w:tc>
      </w:tr>
      <w:tr w:rsidR="00776CAC" w:rsidRPr="00880EEB" w14:paraId="76D195A3" w14:textId="77777777" w:rsidTr="00776CAC">
        <w:trPr>
          <w:cantSplit/>
          <w:trHeight w:val="70"/>
        </w:trPr>
        <w:tc>
          <w:tcPr>
            <w:tcW w:w="3971" w:type="dxa"/>
          </w:tcPr>
          <w:p w14:paraId="1078FB75" w14:textId="77777777" w:rsidR="00776CAC" w:rsidRPr="00880EEB" w:rsidRDefault="00776CAC" w:rsidP="00776CAC">
            <w:pPr>
              <w:spacing w:line="240" w:lineRule="atLeast"/>
              <w:ind w:right="-79"/>
              <w:rPr>
                <w:rFonts w:cs="Times New Roman"/>
                <w:szCs w:val="22"/>
                <w:lang w:bidi="th-TH"/>
              </w:rPr>
            </w:pPr>
          </w:p>
        </w:tc>
        <w:tc>
          <w:tcPr>
            <w:tcW w:w="5238" w:type="dxa"/>
            <w:gridSpan w:val="7"/>
          </w:tcPr>
          <w:p w14:paraId="0C536836" w14:textId="77777777" w:rsidR="00776CAC" w:rsidRPr="00880EEB" w:rsidRDefault="00776CAC" w:rsidP="00776CAC">
            <w:pPr>
              <w:jc w:val="center"/>
              <w:rPr>
                <w:rFonts w:cs="Times New Roman"/>
                <w:szCs w:val="22"/>
              </w:rPr>
            </w:pPr>
            <w:r w:rsidRPr="00880EEB">
              <w:rPr>
                <w:rFonts w:cs="Times New Roman"/>
                <w:i/>
                <w:iCs/>
                <w:szCs w:val="22"/>
              </w:rPr>
              <w:t>(in thousand Baht)</w:t>
            </w:r>
          </w:p>
        </w:tc>
      </w:tr>
      <w:tr w:rsidR="00AF024C" w:rsidRPr="00880EEB" w14:paraId="49E7569F" w14:textId="77777777" w:rsidTr="00776CAC">
        <w:trPr>
          <w:cantSplit/>
          <w:trHeight w:val="70"/>
        </w:trPr>
        <w:tc>
          <w:tcPr>
            <w:tcW w:w="3971" w:type="dxa"/>
          </w:tcPr>
          <w:p w14:paraId="39E6CB20" w14:textId="363DB604" w:rsidR="00AF024C" w:rsidRPr="00880EEB" w:rsidRDefault="00AF024C" w:rsidP="00AF024C">
            <w:pPr>
              <w:spacing w:line="240" w:lineRule="atLeast"/>
              <w:ind w:left="-70" w:right="-79"/>
              <w:rPr>
                <w:rFonts w:cs="Times New Roman"/>
                <w:szCs w:val="22"/>
                <w:lang w:bidi="th-TH"/>
              </w:rPr>
            </w:pPr>
            <w:r w:rsidRPr="00AB5DFA">
              <w:rPr>
                <w:rFonts w:cs="Times New Roman"/>
                <w:szCs w:val="22"/>
                <w:lang w:bidi="th-TH"/>
              </w:rPr>
              <w:t>At the beginning of the period / year</w:t>
            </w:r>
          </w:p>
        </w:tc>
        <w:tc>
          <w:tcPr>
            <w:tcW w:w="1079" w:type="dxa"/>
          </w:tcPr>
          <w:p w14:paraId="660B4CA3" w14:textId="3BD63E0E"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r w:rsidRPr="002E0C20">
              <w:t>342,11</w:t>
            </w:r>
            <w:r w:rsidR="00B21736">
              <w:t>5</w:t>
            </w:r>
          </w:p>
        </w:tc>
        <w:tc>
          <w:tcPr>
            <w:tcW w:w="181" w:type="dxa"/>
          </w:tcPr>
          <w:p w14:paraId="5A87E407" w14:textId="77777777" w:rsidR="00AF024C" w:rsidRPr="0074516E" w:rsidRDefault="00AF024C" w:rsidP="00AF024C">
            <w:pPr>
              <w:pStyle w:val="acctfourfigures"/>
              <w:tabs>
                <w:tab w:val="clear" w:pos="765"/>
                <w:tab w:val="decimal" w:pos="1100"/>
              </w:tabs>
              <w:spacing w:line="240" w:lineRule="atLeast"/>
              <w:ind w:right="-79"/>
              <w:rPr>
                <w:rFonts w:cs="Times New Roman"/>
                <w:szCs w:val="22"/>
                <w:lang w:bidi="th-TH"/>
              </w:rPr>
            </w:pPr>
          </w:p>
        </w:tc>
        <w:tc>
          <w:tcPr>
            <w:tcW w:w="1215" w:type="dxa"/>
          </w:tcPr>
          <w:p w14:paraId="2A43C014" w14:textId="03BEF8B3" w:rsidR="00AF024C" w:rsidRPr="0074516E" w:rsidRDefault="00AF024C" w:rsidP="00AF024C">
            <w:pPr>
              <w:pStyle w:val="acctfourfigures"/>
              <w:tabs>
                <w:tab w:val="clear" w:pos="765"/>
                <w:tab w:val="decimal" w:pos="1004"/>
              </w:tabs>
              <w:spacing w:line="240" w:lineRule="atLeast"/>
              <w:ind w:right="-79"/>
              <w:rPr>
                <w:rFonts w:cs="Times New Roman"/>
                <w:szCs w:val="22"/>
                <w:lang w:bidi="th-TH"/>
              </w:rPr>
            </w:pPr>
            <w:r w:rsidRPr="00E16A2A">
              <w:rPr>
                <w:rFonts w:cs="Times New Roman"/>
                <w:szCs w:val="22"/>
                <w:lang w:bidi="th-TH"/>
              </w:rPr>
              <w:t>261,152</w:t>
            </w:r>
          </w:p>
        </w:tc>
        <w:tc>
          <w:tcPr>
            <w:tcW w:w="183" w:type="dxa"/>
          </w:tcPr>
          <w:p w14:paraId="042C8973" w14:textId="77777777" w:rsidR="00AF024C" w:rsidRPr="0074516E" w:rsidRDefault="00AF024C" w:rsidP="00AF024C">
            <w:pPr>
              <w:rPr>
                <w:rFonts w:cs="Times New Roman"/>
                <w:szCs w:val="22"/>
                <w:lang w:bidi="th-TH"/>
              </w:rPr>
            </w:pPr>
          </w:p>
        </w:tc>
        <w:tc>
          <w:tcPr>
            <w:tcW w:w="1168" w:type="dxa"/>
          </w:tcPr>
          <w:p w14:paraId="3BA1AD83" w14:textId="3061C014" w:rsidR="00AF024C" w:rsidRPr="0074516E" w:rsidRDefault="00AF024C" w:rsidP="00AF024C">
            <w:pPr>
              <w:pStyle w:val="acctfourfigures"/>
              <w:tabs>
                <w:tab w:val="clear" w:pos="765"/>
                <w:tab w:val="decimal" w:pos="1002"/>
              </w:tabs>
              <w:spacing w:line="240" w:lineRule="atLeast"/>
              <w:ind w:right="-79"/>
              <w:rPr>
                <w:rFonts w:cs="Times New Roman"/>
                <w:szCs w:val="22"/>
                <w:lang w:bidi="th-TH"/>
              </w:rPr>
            </w:pPr>
            <w:r w:rsidRPr="00975460">
              <w:t>340,221</w:t>
            </w:r>
          </w:p>
        </w:tc>
        <w:tc>
          <w:tcPr>
            <w:tcW w:w="180" w:type="dxa"/>
          </w:tcPr>
          <w:p w14:paraId="448A3EED" w14:textId="77777777" w:rsidR="00AF024C" w:rsidRPr="0074516E" w:rsidRDefault="00AF024C" w:rsidP="00AF024C">
            <w:pPr>
              <w:rPr>
                <w:rFonts w:cs="Times New Roman"/>
                <w:szCs w:val="22"/>
                <w:lang w:bidi="th-TH"/>
              </w:rPr>
            </w:pPr>
          </w:p>
        </w:tc>
        <w:tc>
          <w:tcPr>
            <w:tcW w:w="1232" w:type="dxa"/>
          </w:tcPr>
          <w:p w14:paraId="069CD6C1" w14:textId="663E2AB1" w:rsidR="00AF024C" w:rsidRPr="0074516E" w:rsidRDefault="00AF024C" w:rsidP="00AF024C">
            <w:pPr>
              <w:pStyle w:val="acctfourfigures"/>
              <w:tabs>
                <w:tab w:val="clear" w:pos="765"/>
                <w:tab w:val="decimal" w:pos="915"/>
              </w:tabs>
              <w:spacing w:line="240" w:lineRule="atLeast"/>
              <w:ind w:right="-79"/>
              <w:rPr>
                <w:rFonts w:cs="Times New Roman"/>
                <w:szCs w:val="22"/>
                <w:lang w:bidi="th-TH"/>
              </w:rPr>
            </w:pPr>
            <w:r w:rsidRPr="00E16A2A">
              <w:rPr>
                <w:rFonts w:cs="Times New Roman"/>
                <w:szCs w:val="22"/>
                <w:lang w:bidi="th-TH"/>
              </w:rPr>
              <w:t>260,137</w:t>
            </w:r>
          </w:p>
        </w:tc>
      </w:tr>
      <w:tr w:rsidR="00AF024C" w:rsidRPr="00880EEB" w14:paraId="6F818016" w14:textId="77777777" w:rsidTr="00776CAC">
        <w:trPr>
          <w:cantSplit/>
          <w:trHeight w:val="70"/>
        </w:trPr>
        <w:tc>
          <w:tcPr>
            <w:tcW w:w="3971" w:type="dxa"/>
          </w:tcPr>
          <w:p w14:paraId="4BC4C5A9" w14:textId="77777777" w:rsidR="00AF024C" w:rsidRPr="00AA6956" w:rsidRDefault="00AF024C" w:rsidP="00AF024C">
            <w:pPr>
              <w:spacing w:line="240" w:lineRule="atLeast"/>
              <w:ind w:left="-70" w:right="-79"/>
              <w:rPr>
                <w:rFonts w:cs="Times New Roman"/>
                <w:b/>
                <w:bCs/>
                <w:sz w:val="18"/>
                <w:szCs w:val="18"/>
                <w:lang w:bidi="th-TH"/>
              </w:rPr>
            </w:pPr>
          </w:p>
        </w:tc>
        <w:tc>
          <w:tcPr>
            <w:tcW w:w="1079" w:type="dxa"/>
          </w:tcPr>
          <w:p w14:paraId="56DFAEF2" w14:textId="77777777" w:rsidR="00AF024C" w:rsidRPr="00AA6956" w:rsidRDefault="00AF024C" w:rsidP="00AF024C">
            <w:pPr>
              <w:pStyle w:val="acctfourfigures"/>
              <w:tabs>
                <w:tab w:val="clear" w:pos="765"/>
                <w:tab w:val="decimal" w:pos="916"/>
              </w:tabs>
              <w:spacing w:line="240" w:lineRule="atLeast"/>
              <w:ind w:right="-79"/>
              <w:rPr>
                <w:rFonts w:cs="Times New Roman"/>
                <w:sz w:val="18"/>
                <w:szCs w:val="18"/>
                <w:lang w:bidi="th-TH"/>
              </w:rPr>
            </w:pPr>
          </w:p>
        </w:tc>
        <w:tc>
          <w:tcPr>
            <w:tcW w:w="181" w:type="dxa"/>
          </w:tcPr>
          <w:p w14:paraId="5E476FDA" w14:textId="77777777" w:rsidR="00AF024C" w:rsidRPr="00AA6956" w:rsidRDefault="00AF024C" w:rsidP="00AF024C">
            <w:pPr>
              <w:pStyle w:val="acctfourfigures"/>
              <w:tabs>
                <w:tab w:val="clear" w:pos="765"/>
                <w:tab w:val="decimal" w:pos="1100"/>
              </w:tabs>
              <w:spacing w:line="240" w:lineRule="atLeast"/>
              <w:ind w:right="-79"/>
              <w:rPr>
                <w:rFonts w:cs="Times New Roman"/>
                <w:sz w:val="18"/>
                <w:szCs w:val="18"/>
                <w:lang w:bidi="th-TH"/>
              </w:rPr>
            </w:pPr>
          </w:p>
        </w:tc>
        <w:tc>
          <w:tcPr>
            <w:tcW w:w="1215" w:type="dxa"/>
          </w:tcPr>
          <w:p w14:paraId="759AD449" w14:textId="77777777" w:rsidR="00AF024C" w:rsidRPr="00AA6956" w:rsidRDefault="00AF024C" w:rsidP="00AF024C">
            <w:pPr>
              <w:pStyle w:val="acctfourfigures"/>
              <w:tabs>
                <w:tab w:val="clear" w:pos="765"/>
                <w:tab w:val="decimal" w:pos="1004"/>
              </w:tabs>
              <w:spacing w:line="240" w:lineRule="atLeast"/>
              <w:ind w:right="-79"/>
              <w:rPr>
                <w:rFonts w:cs="Times New Roman"/>
                <w:sz w:val="18"/>
                <w:szCs w:val="18"/>
                <w:lang w:bidi="th-TH"/>
              </w:rPr>
            </w:pPr>
          </w:p>
        </w:tc>
        <w:tc>
          <w:tcPr>
            <w:tcW w:w="183" w:type="dxa"/>
          </w:tcPr>
          <w:p w14:paraId="4FCEE968" w14:textId="77777777" w:rsidR="00AF024C" w:rsidRPr="00AA6956" w:rsidRDefault="00AF024C" w:rsidP="00AF024C">
            <w:pPr>
              <w:rPr>
                <w:rFonts w:cs="Times New Roman"/>
                <w:sz w:val="18"/>
                <w:szCs w:val="18"/>
                <w:lang w:bidi="th-TH"/>
              </w:rPr>
            </w:pPr>
          </w:p>
        </w:tc>
        <w:tc>
          <w:tcPr>
            <w:tcW w:w="1168" w:type="dxa"/>
          </w:tcPr>
          <w:p w14:paraId="4FDD2268" w14:textId="77777777" w:rsidR="00AF024C" w:rsidRPr="00AA6956" w:rsidRDefault="00AF024C" w:rsidP="00AF024C">
            <w:pPr>
              <w:pStyle w:val="acctfourfigures"/>
              <w:tabs>
                <w:tab w:val="clear" w:pos="765"/>
                <w:tab w:val="decimal" w:pos="1002"/>
              </w:tabs>
              <w:spacing w:line="240" w:lineRule="atLeast"/>
              <w:ind w:right="-79"/>
              <w:rPr>
                <w:rFonts w:cs="Times New Roman"/>
                <w:sz w:val="18"/>
                <w:szCs w:val="18"/>
                <w:lang w:bidi="th-TH"/>
              </w:rPr>
            </w:pPr>
          </w:p>
        </w:tc>
        <w:tc>
          <w:tcPr>
            <w:tcW w:w="180" w:type="dxa"/>
          </w:tcPr>
          <w:p w14:paraId="717DD1A3" w14:textId="77777777" w:rsidR="00AF024C" w:rsidRPr="00AA6956" w:rsidRDefault="00AF024C" w:rsidP="00AF024C">
            <w:pPr>
              <w:rPr>
                <w:rFonts w:cs="Times New Roman"/>
                <w:sz w:val="18"/>
                <w:szCs w:val="18"/>
                <w:lang w:bidi="th-TH"/>
              </w:rPr>
            </w:pPr>
          </w:p>
        </w:tc>
        <w:tc>
          <w:tcPr>
            <w:tcW w:w="1232" w:type="dxa"/>
          </w:tcPr>
          <w:p w14:paraId="02E03C9A" w14:textId="77777777" w:rsidR="00AF024C" w:rsidRPr="00AA6956" w:rsidRDefault="00AF024C" w:rsidP="00AF024C">
            <w:pPr>
              <w:pStyle w:val="acctfourfigures"/>
              <w:tabs>
                <w:tab w:val="clear" w:pos="765"/>
                <w:tab w:val="decimal" w:pos="915"/>
              </w:tabs>
              <w:spacing w:line="240" w:lineRule="atLeast"/>
              <w:ind w:right="-79"/>
              <w:rPr>
                <w:rFonts w:cs="Times New Roman"/>
                <w:sz w:val="18"/>
                <w:szCs w:val="18"/>
                <w:lang w:bidi="th-TH"/>
              </w:rPr>
            </w:pPr>
          </w:p>
        </w:tc>
      </w:tr>
      <w:tr w:rsidR="00AF024C" w:rsidRPr="00880EEB" w14:paraId="4F4BD952" w14:textId="77777777" w:rsidTr="00776CAC">
        <w:trPr>
          <w:cantSplit/>
          <w:trHeight w:val="70"/>
        </w:trPr>
        <w:tc>
          <w:tcPr>
            <w:tcW w:w="3971" w:type="dxa"/>
          </w:tcPr>
          <w:p w14:paraId="61668CFE" w14:textId="66E99ED2" w:rsidR="00AF024C" w:rsidRPr="00880EEB" w:rsidRDefault="00AF024C" w:rsidP="00AF024C">
            <w:pPr>
              <w:spacing w:line="240" w:lineRule="atLeast"/>
              <w:ind w:left="-70" w:right="-79"/>
              <w:rPr>
                <w:rFonts w:cs="Times New Roman"/>
                <w:b/>
                <w:bCs/>
                <w:i/>
                <w:iCs/>
                <w:szCs w:val="22"/>
                <w:lang w:bidi="th-TH"/>
              </w:rPr>
            </w:pPr>
            <w:r>
              <w:rPr>
                <w:rFonts w:cs="Times New Roman"/>
                <w:b/>
                <w:bCs/>
                <w:i/>
                <w:iCs/>
                <w:szCs w:val="22"/>
                <w:lang w:bidi="th-TH"/>
              </w:rPr>
              <w:t>Recognised</w:t>
            </w:r>
            <w:r w:rsidRPr="00880EEB">
              <w:rPr>
                <w:rFonts w:cs="Times New Roman"/>
                <w:b/>
                <w:bCs/>
                <w:i/>
                <w:iCs/>
                <w:szCs w:val="22"/>
                <w:lang w:bidi="th-TH"/>
              </w:rPr>
              <w:t xml:space="preserve"> in profit or loss</w:t>
            </w:r>
            <w:r>
              <w:rPr>
                <w:rFonts w:cs="Times New Roman"/>
                <w:b/>
                <w:bCs/>
                <w:i/>
                <w:iCs/>
                <w:szCs w:val="22"/>
                <w:lang w:bidi="th-TH"/>
              </w:rPr>
              <w:t>:</w:t>
            </w:r>
          </w:p>
        </w:tc>
        <w:tc>
          <w:tcPr>
            <w:tcW w:w="1079" w:type="dxa"/>
          </w:tcPr>
          <w:p w14:paraId="363BD300" w14:textId="5D3970AD"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81" w:type="dxa"/>
          </w:tcPr>
          <w:p w14:paraId="301A81F7" w14:textId="77777777" w:rsidR="00AF024C" w:rsidRPr="0074516E" w:rsidRDefault="00AF024C" w:rsidP="00AF024C">
            <w:pPr>
              <w:pStyle w:val="acctfourfigures"/>
              <w:tabs>
                <w:tab w:val="clear" w:pos="765"/>
                <w:tab w:val="decimal" w:pos="1100"/>
              </w:tabs>
              <w:spacing w:line="240" w:lineRule="atLeast"/>
              <w:ind w:right="-79"/>
              <w:rPr>
                <w:rFonts w:cs="Times New Roman"/>
                <w:szCs w:val="22"/>
                <w:lang w:bidi="th-TH"/>
              </w:rPr>
            </w:pPr>
          </w:p>
        </w:tc>
        <w:tc>
          <w:tcPr>
            <w:tcW w:w="1215" w:type="dxa"/>
          </w:tcPr>
          <w:p w14:paraId="03F8A7D7" w14:textId="77777777" w:rsidR="00AF024C" w:rsidRPr="0074516E" w:rsidRDefault="00AF024C" w:rsidP="00AF024C">
            <w:pPr>
              <w:pStyle w:val="acctfourfigures"/>
              <w:tabs>
                <w:tab w:val="clear" w:pos="765"/>
                <w:tab w:val="decimal" w:pos="1004"/>
              </w:tabs>
              <w:spacing w:line="240" w:lineRule="atLeast"/>
              <w:ind w:right="-79"/>
              <w:rPr>
                <w:rFonts w:cs="Times New Roman"/>
                <w:szCs w:val="22"/>
                <w:lang w:bidi="th-TH"/>
              </w:rPr>
            </w:pPr>
          </w:p>
        </w:tc>
        <w:tc>
          <w:tcPr>
            <w:tcW w:w="183" w:type="dxa"/>
          </w:tcPr>
          <w:p w14:paraId="754BA50A" w14:textId="77777777" w:rsidR="00AF024C" w:rsidRPr="0074516E" w:rsidRDefault="00AF024C" w:rsidP="00AF024C">
            <w:pPr>
              <w:rPr>
                <w:rFonts w:cs="Times New Roman"/>
                <w:szCs w:val="22"/>
                <w:lang w:bidi="th-TH"/>
              </w:rPr>
            </w:pPr>
          </w:p>
        </w:tc>
        <w:tc>
          <w:tcPr>
            <w:tcW w:w="1168" w:type="dxa"/>
          </w:tcPr>
          <w:p w14:paraId="72076AD7" w14:textId="77777777" w:rsidR="00AF024C" w:rsidRPr="0074516E" w:rsidRDefault="00AF024C" w:rsidP="00AF024C">
            <w:pPr>
              <w:pStyle w:val="acctfourfigures"/>
              <w:tabs>
                <w:tab w:val="clear" w:pos="765"/>
                <w:tab w:val="decimal" w:pos="1002"/>
              </w:tabs>
              <w:spacing w:line="240" w:lineRule="atLeast"/>
              <w:ind w:right="-79"/>
              <w:rPr>
                <w:rFonts w:cs="Times New Roman"/>
                <w:szCs w:val="22"/>
                <w:lang w:bidi="th-TH"/>
              </w:rPr>
            </w:pPr>
          </w:p>
        </w:tc>
        <w:tc>
          <w:tcPr>
            <w:tcW w:w="180" w:type="dxa"/>
          </w:tcPr>
          <w:p w14:paraId="219A9DD6" w14:textId="77777777" w:rsidR="00AF024C" w:rsidRPr="0074516E" w:rsidRDefault="00AF024C" w:rsidP="00AF024C">
            <w:pPr>
              <w:rPr>
                <w:rFonts w:cs="Times New Roman"/>
                <w:szCs w:val="22"/>
                <w:lang w:bidi="th-TH"/>
              </w:rPr>
            </w:pPr>
          </w:p>
        </w:tc>
        <w:tc>
          <w:tcPr>
            <w:tcW w:w="1232" w:type="dxa"/>
          </w:tcPr>
          <w:p w14:paraId="43A5EB97" w14:textId="77777777" w:rsidR="00AF024C" w:rsidRPr="0074516E" w:rsidRDefault="00AF024C" w:rsidP="00AF024C">
            <w:pPr>
              <w:pStyle w:val="acctfourfigures"/>
              <w:tabs>
                <w:tab w:val="clear" w:pos="765"/>
                <w:tab w:val="decimal" w:pos="915"/>
              </w:tabs>
              <w:spacing w:line="240" w:lineRule="atLeast"/>
              <w:ind w:right="-79"/>
              <w:rPr>
                <w:rFonts w:cs="Times New Roman"/>
                <w:szCs w:val="22"/>
                <w:lang w:bidi="th-TH"/>
              </w:rPr>
            </w:pPr>
          </w:p>
        </w:tc>
      </w:tr>
      <w:tr w:rsidR="00AF024C" w:rsidRPr="00880EEB" w14:paraId="25E83D45" w14:textId="77777777" w:rsidTr="00776CAC">
        <w:trPr>
          <w:cantSplit/>
          <w:trHeight w:val="70"/>
        </w:trPr>
        <w:tc>
          <w:tcPr>
            <w:tcW w:w="3971" w:type="dxa"/>
          </w:tcPr>
          <w:p w14:paraId="47712CDE" w14:textId="2D1F8DE1" w:rsidR="00AF024C" w:rsidRPr="00880EEB" w:rsidRDefault="00AF024C" w:rsidP="00AF024C">
            <w:pPr>
              <w:spacing w:line="240" w:lineRule="atLeast"/>
              <w:ind w:left="-70" w:right="-79"/>
              <w:rPr>
                <w:rFonts w:cs="Times New Roman"/>
                <w:szCs w:val="22"/>
                <w:lang w:bidi="th-TH"/>
              </w:rPr>
            </w:pPr>
            <w:r w:rsidRPr="00880EEB">
              <w:rPr>
                <w:rFonts w:cs="Times New Roman"/>
                <w:szCs w:val="22"/>
              </w:rPr>
              <w:t xml:space="preserve">Current service cost </w:t>
            </w:r>
          </w:p>
        </w:tc>
        <w:tc>
          <w:tcPr>
            <w:tcW w:w="1079" w:type="dxa"/>
          </w:tcPr>
          <w:p w14:paraId="5BD30954" w14:textId="251782D1"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r w:rsidRPr="00AA6956">
              <w:rPr>
                <w:rFonts w:cs="Times New Roman"/>
                <w:szCs w:val="22"/>
                <w:lang w:bidi="th-TH"/>
              </w:rPr>
              <w:t>42,08</w:t>
            </w:r>
            <w:r w:rsidR="00B21736">
              <w:rPr>
                <w:rFonts w:cs="Times New Roman"/>
                <w:szCs w:val="22"/>
                <w:lang w:bidi="th-TH"/>
              </w:rPr>
              <w:t>7</w:t>
            </w:r>
          </w:p>
        </w:tc>
        <w:tc>
          <w:tcPr>
            <w:tcW w:w="181" w:type="dxa"/>
          </w:tcPr>
          <w:p w14:paraId="4A19BCB3" w14:textId="77777777" w:rsidR="00AF024C" w:rsidRPr="0074516E" w:rsidRDefault="00AF024C" w:rsidP="00AF024C">
            <w:pPr>
              <w:pStyle w:val="acctfourfigures"/>
              <w:tabs>
                <w:tab w:val="clear" w:pos="765"/>
                <w:tab w:val="decimal" w:pos="1100"/>
              </w:tabs>
              <w:spacing w:line="240" w:lineRule="atLeast"/>
              <w:ind w:right="-79"/>
              <w:rPr>
                <w:rFonts w:cs="Times New Roman"/>
                <w:szCs w:val="22"/>
                <w:lang w:bidi="th-TH"/>
              </w:rPr>
            </w:pPr>
          </w:p>
        </w:tc>
        <w:tc>
          <w:tcPr>
            <w:tcW w:w="1215" w:type="dxa"/>
          </w:tcPr>
          <w:p w14:paraId="5868E90E" w14:textId="4B8296E1" w:rsidR="00AF024C" w:rsidRPr="0074516E" w:rsidRDefault="00AF024C" w:rsidP="00AF024C">
            <w:pPr>
              <w:pStyle w:val="acctfourfigures"/>
              <w:tabs>
                <w:tab w:val="clear" w:pos="765"/>
                <w:tab w:val="decimal" w:pos="1004"/>
              </w:tabs>
              <w:spacing w:line="240" w:lineRule="atLeast"/>
              <w:ind w:right="-79"/>
              <w:rPr>
                <w:rFonts w:cs="Times New Roman"/>
                <w:szCs w:val="22"/>
                <w:cs/>
                <w:lang w:bidi="th-TH"/>
              </w:rPr>
            </w:pPr>
            <w:r w:rsidRPr="000637C7">
              <w:rPr>
                <w:rFonts w:cs="Times New Roman"/>
                <w:szCs w:val="22"/>
                <w:lang w:bidi="th-TH"/>
              </w:rPr>
              <w:t>69,225</w:t>
            </w:r>
          </w:p>
        </w:tc>
        <w:tc>
          <w:tcPr>
            <w:tcW w:w="183" w:type="dxa"/>
          </w:tcPr>
          <w:p w14:paraId="4BC1A99C"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168" w:type="dxa"/>
          </w:tcPr>
          <w:p w14:paraId="5F94923F" w14:textId="31127A89" w:rsidR="00AF024C" w:rsidRPr="0074516E" w:rsidRDefault="00AF024C" w:rsidP="00AA6956">
            <w:pPr>
              <w:pStyle w:val="acctfourfigures"/>
              <w:tabs>
                <w:tab w:val="clear" w:pos="765"/>
                <w:tab w:val="decimal" w:pos="915"/>
              </w:tabs>
              <w:spacing w:line="240" w:lineRule="atLeast"/>
              <w:ind w:right="-79"/>
              <w:rPr>
                <w:rFonts w:cs="Times New Roman"/>
                <w:szCs w:val="22"/>
                <w:lang w:bidi="th-TH"/>
              </w:rPr>
            </w:pPr>
            <w:r w:rsidRPr="00AA6956">
              <w:rPr>
                <w:rFonts w:cs="Times New Roman"/>
                <w:szCs w:val="22"/>
                <w:lang w:bidi="th-TH"/>
              </w:rPr>
              <w:t>41,502</w:t>
            </w:r>
          </w:p>
        </w:tc>
        <w:tc>
          <w:tcPr>
            <w:tcW w:w="180" w:type="dxa"/>
          </w:tcPr>
          <w:p w14:paraId="61BB6D27"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232" w:type="dxa"/>
          </w:tcPr>
          <w:p w14:paraId="6E574B14" w14:textId="564544A6" w:rsidR="00AF024C" w:rsidRPr="0074516E" w:rsidRDefault="00AF024C" w:rsidP="00AF024C">
            <w:pPr>
              <w:pStyle w:val="acctfourfigures"/>
              <w:tabs>
                <w:tab w:val="clear" w:pos="765"/>
                <w:tab w:val="decimal" w:pos="915"/>
              </w:tabs>
              <w:spacing w:line="240" w:lineRule="atLeast"/>
              <w:ind w:right="-79"/>
              <w:rPr>
                <w:rFonts w:cs="Times New Roman"/>
                <w:szCs w:val="22"/>
                <w:lang w:bidi="th-TH"/>
              </w:rPr>
            </w:pPr>
            <w:r w:rsidRPr="000637C7">
              <w:rPr>
                <w:rFonts w:cs="Times New Roman"/>
                <w:szCs w:val="22"/>
                <w:lang w:bidi="th-TH"/>
              </w:rPr>
              <w:t>68,43</w:t>
            </w:r>
            <w:r>
              <w:rPr>
                <w:rFonts w:cs="Times New Roman"/>
                <w:szCs w:val="22"/>
                <w:lang w:bidi="th-TH"/>
              </w:rPr>
              <w:t>4</w:t>
            </w:r>
          </w:p>
        </w:tc>
      </w:tr>
      <w:tr w:rsidR="00AF024C" w:rsidRPr="00880EEB" w14:paraId="7989BD5F" w14:textId="77777777" w:rsidTr="00776CAC">
        <w:trPr>
          <w:cantSplit/>
          <w:trHeight w:val="70"/>
        </w:trPr>
        <w:tc>
          <w:tcPr>
            <w:tcW w:w="3971" w:type="dxa"/>
          </w:tcPr>
          <w:p w14:paraId="62928503" w14:textId="4BF1B54C" w:rsidR="00AF024C" w:rsidRPr="00880EEB" w:rsidRDefault="00AF024C" w:rsidP="00AF024C">
            <w:pPr>
              <w:spacing w:line="240" w:lineRule="atLeast"/>
              <w:ind w:left="-70" w:right="-79"/>
              <w:rPr>
                <w:rFonts w:cs="Times New Roman"/>
                <w:szCs w:val="22"/>
                <w:lang w:bidi="th-TH"/>
              </w:rPr>
            </w:pPr>
            <w:r w:rsidRPr="00880EEB">
              <w:rPr>
                <w:rFonts w:cs="Times New Roman"/>
                <w:szCs w:val="22"/>
              </w:rPr>
              <w:t xml:space="preserve">Interest on obligation </w:t>
            </w:r>
          </w:p>
        </w:tc>
        <w:tc>
          <w:tcPr>
            <w:tcW w:w="1079" w:type="dxa"/>
            <w:tcBorders>
              <w:bottom w:val="single" w:sz="4" w:space="0" w:color="auto"/>
            </w:tcBorders>
          </w:tcPr>
          <w:p w14:paraId="2A05B8FB" w14:textId="6666AD35"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r w:rsidRPr="00AA6956">
              <w:rPr>
                <w:rFonts w:cs="Times New Roman"/>
                <w:szCs w:val="22"/>
                <w:lang w:bidi="th-TH"/>
              </w:rPr>
              <w:t>3,781</w:t>
            </w:r>
          </w:p>
        </w:tc>
        <w:tc>
          <w:tcPr>
            <w:tcW w:w="181" w:type="dxa"/>
          </w:tcPr>
          <w:p w14:paraId="38963672" w14:textId="77777777" w:rsidR="00AF024C" w:rsidRPr="0074516E" w:rsidRDefault="00AF024C" w:rsidP="00AF024C">
            <w:pPr>
              <w:pStyle w:val="acctfourfigures"/>
              <w:tabs>
                <w:tab w:val="clear" w:pos="765"/>
                <w:tab w:val="decimal" w:pos="1100"/>
              </w:tabs>
              <w:spacing w:line="240" w:lineRule="atLeast"/>
              <w:ind w:right="-79"/>
              <w:rPr>
                <w:rFonts w:cs="Times New Roman"/>
                <w:szCs w:val="22"/>
                <w:lang w:bidi="th-TH"/>
              </w:rPr>
            </w:pPr>
          </w:p>
        </w:tc>
        <w:tc>
          <w:tcPr>
            <w:tcW w:w="1215" w:type="dxa"/>
            <w:tcBorders>
              <w:bottom w:val="single" w:sz="4" w:space="0" w:color="auto"/>
            </w:tcBorders>
          </w:tcPr>
          <w:p w14:paraId="75B39544" w14:textId="04320BE7" w:rsidR="00AF024C" w:rsidRPr="0074516E" w:rsidRDefault="00AF024C" w:rsidP="00AF024C">
            <w:pPr>
              <w:pStyle w:val="acctfourfigures"/>
              <w:tabs>
                <w:tab w:val="clear" w:pos="765"/>
                <w:tab w:val="decimal" w:pos="1004"/>
              </w:tabs>
              <w:spacing w:line="240" w:lineRule="atLeast"/>
              <w:ind w:right="-79"/>
              <w:rPr>
                <w:rFonts w:cs="Times New Roman"/>
                <w:szCs w:val="22"/>
                <w:cs/>
                <w:lang w:bidi="th-TH"/>
              </w:rPr>
            </w:pPr>
            <w:r w:rsidRPr="000637C7">
              <w:rPr>
                <w:rFonts w:cs="Times New Roman"/>
                <w:szCs w:val="22"/>
                <w:lang w:bidi="th-TH"/>
              </w:rPr>
              <w:t>6,817</w:t>
            </w:r>
          </w:p>
        </w:tc>
        <w:tc>
          <w:tcPr>
            <w:tcW w:w="183" w:type="dxa"/>
          </w:tcPr>
          <w:p w14:paraId="05725A73"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tcPr>
          <w:p w14:paraId="0F04B44A" w14:textId="2CF3A73F" w:rsidR="00AF024C" w:rsidRPr="0074516E" w:rsidRDefault="00AF024C" w:rsidP="00AA6956">
            <w:pPr>
              <w:pStyle w:val="acctfourfigures"/>
              <w:tabs>
                <w:tab w:val="clear" w:pos="765"/>
                <w:tab w:val="decimal" w:pos="915"/>
              </w:tabs>
              <w:spacing w:line="240" w:lineRule="atLeast"/>
              <w:ind w:right="-79"/>
              <w:rPr>
                <w:rFonts w:cs="Times New Roman"/>
                <w:szCs w:val="22"/>
                <w:lang w:bidi="th-TH"/>
              </w:rPr>
            </w:pPr>
            <w:r w:rsidRPr="00AA6956">
              <w:rPr>
                <w:rFonts w:cs="Times New Roman"/>
                <w:szCs w:val="22"/>
                <w:lang w:bidi="th-TH"/>
              </w:rPr>
              <w:t>3,759</w:t>
            </w:r>
          </w:p>
        </w:tc>
        <w:tc>
          <w:tcPr>
            <w:tcW w:w="180" w:type="dxa"/>
          </w:tcPr>
          <w:p w14:paraId="42852B70"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232" w:type="dxa"/>
            <w:tcBorders>
              <w:bottom w:val="single" w:sz="4" w:space="0" w:color="auto"/>
            </w:tcBorders>
          </w:tcPr>
          <w:p w14:paraId="09E03624" w14:textId="2F0A3B52" w:rsidR="00AF024C" w:rsidRPr="0074516E" w:rsidRDefault="00AF024C" w:rsidP="00AF024C">
            <w:pPr>
              <w:pStyle w:val="acctfourfigures"/>
              <w:tabs>
                <w:tab w:val="clear" w:pos="765"/>
                <w:tab w:val="decimal" w:pos="915"/>
              </w:tabs>
              <w:spacing w:line="240" w:lineRule="atLeast"/>
              <w:ind w:right="-79"/>
              <w:rPr>
                <w:rFonts w:cs="Times New Roman"/>
                <w:szCs w:val="22"/>
                <w:lang w:bidi="th-TH"/>
              </w:rPr>
            </w:pPr>
            <w:r w:rsidRPr="000637C7">
              <w:rPr>
                <w:rFonts w:cs="Times New Roman"/>
                <w:szCs w:val="22"/>
                <w:lang w:bidi="th-TH"/>
              </w:rPr>
              <w:t>6,789</w:t>
            </w:r>
          </w:p>
        </w:tc>
      </w:tr>
      <w:tr w:rsidR="00AF024C" w:rsidRPr="00880EEB" w14:paraId="514FFA53" w14:textId="77777777" w:rsidTr="00776CAC">
        <w:trPr>
          <w:cantSplit/>
          <w:trHeight w:val="70"/>
        </w:trPr>
        <w:tc>
          <w:tcPr>
            <w:tcW w:w="3971" w:type="dxa"/>
          </w:tcPr>
          <w:p w14:paraId="5519BE2A" w14:textId="77777777" w:rsidR="00AF024C" w:rsidRPr="00880EEB" w:rsidRDefault="00AF024C" w:rsidP="00AF024C">
            <w:pPr>
              <w:spacing w:line="240" w:lineRule="atLeast"/>
              <w:ind w:left="-70" w:right="-79"/>
              <w:rPr>
                <w:rFonts w:cs="Times New Roman"/>
                <w:szCs w:val="22"/>
                <w:lang w:bidi="th-TH"/>
              </w:rPr>
            </w:pPr>
          </w:p>
        </w:tc>
        <w:tc>
          <w:tcPr>
            <w:tcW w:w="1079" w:type="dxa"/>
            <w:tcBorders>
              <w:top w:val="single" w:sz="4" w:space="0" w:color="auto"/>
              <w:bottom w:val="single" w:sz="4" w:space="0" w:color="auto"/>
            </w:tcBorders>
          </w:tcPr>
          <w:p w14:paraId="57A12A32" w14:textId="12025CB4" w:rsidR="00AF024C" w:rsidRPr="00CD0E25" w:rsidRDefault="00AF024C" w:rsidP="00AF024C">
            <w:pPr>
              <w:pStyle w:val="acctfourfigures"/>
              <w:tabs>
                <w:tab w:val="clear" w:pos="765"/>
                <w:tab w:val="decimal" w:pos="916"/>
              </w:tabs>
              <w:spacing w:line="240" w:lineRule="atLeast"/>
              <w:ind w:right="-79"/>
              <w:rPr>
                <w:rFonts w:cs="Times New Roman"/>
                <w:b/>
                <w:bCs/>
                <w:szCs w:val="22"/>
                <w:lang w:bidi="th-TH"/>
              </w:rPr>
            </w:pPr>
            <w:r w:rsidRPr="00AA6956">
              <w:rPr>
                <w:rFonts w:cs="Times New Roman"/>
                <w:b/>
                <w:bCs/>
                <w:szCs w:val="22"/>
                <w:lang w:bidi="th-TH"/>
              </w:rPr>
              <w:t>45,86</w:t>
            </w:r>
            <w:r w:rsidR="00F072DF">
              <w:rPr>
                <w:rFonts w:cs="Times New Roman"/>
                <w:b/>
                <w:bCs/>
                <w:szCs w:val="22"/>
                <w:lang w:bidi="th-TH"/>
              </w:rPr>
              <w:t>8</w:t>
            </w:r>
          </w:p>
        </w:tc>
        <w:tc>
          <w:tcPr>
            <w:tcW w:w="181" w:type="dxa"/>
          </w:tcPr>
          <w:p w14:paraId="5CDCB14E" w14:textId="77777777" w:rsidR="00AF024C" w:rsidRPr="00CD0E25" w:rsidRDefault="00AF024C" w:rsidP="00AF024C">
            <w:pPr>
              <w:pStyle w:val="acctfourfigures"/>
              <w:tabs>
                <w:tab w:val="clear" w:pos="765"/>
                <w:tab w:val="decimal" w:pos="1100"/>
              </w:tabs>
              <w:spacing w:line="240" w:lineRule="atLeast"/>
              <w:ind w:right="-79"/>
              <w:rPr>
                <w:rFonts w:cs="Times New Roman"/>
                <w:b/>
                <w:bCs/>
                <w:szCs w:val="22"/>
                <w:lang w:bidi="th-TH"/>
              </w:rPr>
            </w:pPr>
          </w:p>
        </w:tc>
        <w:tc>
          <w:tcPr>
            <w:tcW w:w="1215" w:type="dxa"/>
            <w:tcBorders>
              <w:top w:val="single" w:sz="4" w:space="0" w:color="auto"/>
              <w:bottom w:val="single" w:sz="4" w:space="0" w:color="auto"/>
            </w:tcBorders>
          </w:tcPr>
          <w:p w14:paraId="198AE1D1" w14:textId="739985EA" w:rsidR="00AF024C" w:rsidRPr="00CD0E25" w:rsidRDefault="00AF024C" w:rsidP="00AF024C">
            <w:pPr>
              <w:pStyle w:val="acctfourfigures"/>
              <w:tabs>
                <w:tab w:val="clear" w:pos="765"/>
                <w:tab w:val="decimal" w:pos="1004"/>
              </w:tabs>
              <w:spacing w:line="240" w:lineRule="atLeast"/>
              <w:ind w:right="-79"/>
              <w:rPr>
                <w:rFonts w:cs="Times New Roman"/>
                <w:b/>
                <w:bCs/>
                <w:szCs w:val="22"/>
                <w:cs/>
                <w:lang w:bidi="th-TH"/>
              </w:rPr>
            </w:pPr>
            <w:r w:rsidRPr="00CD0E25">
              <w:rPr>
                <w:rFonts w:cs="Times New Roman"/>
                <w:b/>
                <w:bCs/>
                <w:szCs w:val="22"/>
                <w:lang w:bidi="th-TH"/>
              </w:rPr>
              <w:t>76,042</w:t>
            </w:r>
          </w:p>
        </w:tc>
        <w:tc>
          <w:tcPr>
            <w:tcW w:w="183" w:type="dxa"/>
          </w:tcPr>
          <w:p w14:paraId="0005D8A9" w14:textId="77777777" w:rsidR="00AF024C" w:rsidRPr="00CD0E25" w:rsidRDefault="00AF024C" w:rsidP="00AF024C">
            <w:pPr>
              <w:pStyle w:val="acctfourfigures"/>
              <w:tabs>
                <w:tab w:val="clear" w:pos="765"/>
                <w:tab w:val="decimal" w:pos="916"/>
              </w:tabs>
              <w:spacing w:line="240" w:lineRule="atLeast"/>
              <w:ind w:right="-79"/>
              <w:rPr>
                <w:rFonts w:cs="Times New Roman"/>
                <w:b/>
                <w:bCs/>
                <w:szCs w:val="22"/>
                <w:lang w:bidi="th-TH"/>
              </w:rPr>
            </w:pPr>
          </w:p>
        </w:tc>
        <w:tc>
          <w:tcPr>
            <w:tcW w:w="1168" w:type="dxa"/>
            <w:tcBorders>
              <w:top w:val="single" w:sz="4" w:space="0" w:color="auto"/>
              <w:bottom w:val="single" w:sz="4" w:space="0" w:color="auto"/>
            </w:tcBorders>
          </w:tcPr>
          <w:p w14:paraId="7B5574AD" w14:textId="1A63EEAF" w:rsidR="00AF024C" w:rsidRPr="00CD0E25" w:rsidRDefault="00AF024C" w:rsidP="00AA6956">
            <w:pPr>
              <w:pStyle w:val="acctfourfigures"/>
              <w:tabs>
                <w:tab w:val="clear" w:pos="765"/>
                <w:tab w:val="decimal" w:pos="915"/>
              </w:tabs>
              <w:spacing w:line="240" w:lineRule="atLeast"/>
              <w:ind w:right="-79"/>
              <w:rPr>
                <w:rFonts w:cs="Times New Roman"/>
                <w:b/>
                <w:bCs/>
                <w:szCs w:val="22"/>
                <w:lang w:bidi="th-TH"/>
              </w:rPr>
            </w:pPr>
            <w:r w:rsidRPr="00AA6956">
              <w:rPr>
                <w:rFonts w:cs="Times New Roman"/>
                <w:b/>
                <w:bCs/>
                <w:szCs w:val="22"/>
                <w:lang w:bidi="th-TH"/>
              </w:rPr>
              <w:t>45,261</w:t>
            </w:r>
          </w:p>
        </w:tc>
        <w:tc>
          <w:tcPr>
            <w:tcW w:w="180" w:type="dxa"/>
          </w:tcPr>
          <w:p w14:paraId="186A1447" w14:textId="77777777" w:rsidR="00AF024C" w:rsidRPr="00CD0E25" w:rsidRDefault="00AF024C" w:rsidP="00AF024C">
            <w:pPr>
              <w:pStyle w:val="acctfourfigures"/>
              <w:tabs>
                <w:tab w:val="clear" w:pos="765"/>
                <w:tab w:val="decimal" w:pos="916"/>
              </w:tabs>
              <w:spacing w:line="240" w:lineRule="atLeast"/>
              <w:ind w:right="-79"/>
              <w:rPr>
                <w:rFonts w:cs="Times New Roman"/>
                <w:b/>
                <w:bCs/>
                <w:szCs w:val="22"/>
                <w:lang w:bidi="th-TH"/>
              </w:rPr>
            </w:pPr>
          </w:p>
        </w:tc>
        <w:tc>
          <w:tcPr>
            <w:tcW w:w="1232" w:type="dxa"/>
            <w:tcBorders>
              <w:top w:val="single" w:sz="4" w:space="0" w:color="auto"/>
              <w:bottom w:val="single" w:sz="4" w:space="0" w:color="auto"/>
            </w:tcBorders>
          </w:tcPr>
          <w:p w14:paraId="389899C5" w14:textId="2B97EFA2" w:rsidR="00AF024C" w:rsidRPr="00AA6956" w:rsidRDefault="00AF024C" w:rsidP="00AF024C">
            <w:pPr>
              <w:pStyle w:val="acctfourfigures"/>
              <w:tabs>
                <w:tab w:val="clear" w:pos="765"/>
                <w:tab w:val="decimal" w:pos="915"/>
              </w:tabs>
              <w:spacing w:line="240" w:lineRule="atLeast"/>
              <w:ind w:right="-79"/>
              <w:rPr>
                <w:rFonts w:cs="Times New Roman"/>
                <w:b/>
                <w:bCs/>
                <w:szCs w:val="22"/>
                <w:lang w:bidi="th-TH"/>
              </w:rPr>
            </w:pPr>
            <w:r w:rsidRPr="00CD0E25">
              <w:rPr>
                <w:rFonts w:cs="Times New Roman"/>
                <w:b/>
                <w:bCs/>
                <w:szCs w:val="22"/>
                <w:lang w:bidi="th-TH"/>
              </w:rPr>
              <w:t>75,223</w:t>
            </w:r>
          </w:p>
        </w:tc>
      </w:tr>
      <w:tr w:rsidR="00776CAC" w:rsidRPr="00880EEB" w14:paraId="2954A052" w14:textId="77777777" w:rsidTr="00776CAC">
        <w:trPr>
          <w:cantSplit/>
          <w:trHeight w:val="70"/>
        </w:trPr>
        <w:tc>
          <w:tcPr>
            <w:tcW w:w="3971" w:type="dxa"/>
          </w:tcPr>
          <w:p w14:paraId="10B9AD0A" w14:textId="462C0BF7" w:rsidR="00776CAC" w:rsidRPr="00880EEB" w:rsidRDefault="00776CAC" w:rsidP="00776CAC">
            <w:pPr>
              <w:spacing w:line="240" w:lineRule="atLeast"/>
              <w:ind w:left="-70" w:right="-169"/>
              <w:rPr>
                <w:rFonts w:cs="Times New Roman"/>
                <w:i/>
                <w:iCs/>
                <w:szCs w:val="22"/>
                <w:lang w:bidi="th-TH"/>
              </w:rPr>
            </w:pPr>
            <w:r>
              <w:rPr>
                <w:rFonts w:cs="Times New Roman"/>
                <w:b/>
                <w:bCs/>
                <w:i/>
                <w:iCs/>
                <w:szCs w:val="22"/>
              </w:rPr>
              <w:t>Recognised</w:t>
            </w:r>
            <w:r w:rsidRPr="00880EEB">
              <w:rPr>
                <w:rFonts w:cs="Times New Roman"/>
                <w:b/>
                <w:bCs/>
                <w:i/>
                <w:iCs/>
                <w:szCs w:val="22"/>
              </w:rPr>
              <w:t xml:space="preserve"> in other comprehensive incom</w:t>
            </w:r>
            <w:r>
              <w:rPr>
                <w:rFonts w:cs="Times New Roman"/>
                <w:b/>
                <w:bCs/>
                <w:i/>
                <w:iCs/>
                <w:szCs w:val="22"/>
              </w:rPr>
              <w:t>e</w:t>
            </w:r>
          </w:p>
        </w:tc>
        <w:tc>
          <w:tcPr>
            <w:tcW w:w="1079" w:type="dxa"/>
            <w:tcBorders>
              <w:top w:val="single" w:sz="4" w:space="0" w:color="auto"/>
            </w:tcBorders>
          </w:tcPr>
          <w:p w14:paraId="3E300A89" w14:textId="77777777" w:rsidR="00776CAC" w:rsidRPr="0074516E" w:rsidRDefault="00776CAC" w:rsidP="00776CAC">
            <w:pPr>
              <w:pStyle w:val="acctfourfigures"/>
              <w:tabs>
                <w:tab w:val="clear" w:pos="765"/>
                <w:tab w:val="decimal" w:pos="916"/>
              </w:tabs>
              <w:spacing w:line="240" w:lineRule="atLeast"/>
              <w:ind w:right="-79"/>
              <w:rPr>
                <w:rFonts w:cs="Times New Roman"/>
                <w:szCs w:val="22"/>
                <w:lang w:bidi="th-TH"/>
              </w:rPr>
            </w:pPr>
          </w:p>
        </w:tc>
        <w:tc>
          <w:tcPr>
            <w:tcW w:w="181" w:type="dxa"/>
          </w:tcPr>
          <w:p w14:paraId="5411028F" w14:textId="77777777" w:rsidR="00776CAC" w:rsidRPr="0074516E" w:rsidRDefault="00776CAC" w:rsidP="00776CAC">
            <w:pPr>
              <w:pStyle w:val="acctfourfigures"/>
              <w:tabs>
                <w:tab w:val="clear" w:pos="765"/>
                <w:tab w:val="decimal" w:pos="1100"/>
              </w:tabs>
              <w:spacing w:line="240" w:lineRule="atLeast"/>
              <w:ind w:right="-79"/>
              <w:rPr>
                <w:rFonts w:cs="Times New Roman"/>
                <w:szCs w:val="22"/>
                <w:lang w:bidi="th-TH"/>
              </w:rPr>
            </w:pPr>
          </w:p>
        </w:tc>
        <w:tc>
          <w:tcPr>
            <w:tcW w:w="1215" w:type="dxa"/>
            <w:tcBorders>
              <w:top w:val="single" w:sz="4" w:space="0" w:color="auto"/>
            </w:tcBorders>
          </w:tcPr>
          <w:p w14:paraId="2B9C0B28" w14:textId="77777777" w:rsidR="00776CAC" w:rsidRPr="0074516E" w:rsidRDefault="00776CAC" w:rsidP="00776CAC">
            <w:pPr>
              <w:pStyle w:val="acctfourfigures"/>
              <w:tabs>
                <w:tab w:val="clear" w:pos="765"/>
                <w:tab w:val="decimal" w:pos="1004"/>
              </w:tabs>
              <w:spacing w:line="240" w:lineRule="atLeast"/>
              <w:ind w:right="-79"/>
              <w:rPr>
                <w:rFonts w:cs="Times New Roman"/>
                <w:szCs w:val="22"/>
                <w:cs/>
                <w:lang w:bidi="th-TH"/>
              </w:rPr>
            </w:pPr>
          </w:p>
        </w:tc>
        <w:tc>
          <w:tcPr>
            <w:tcW w:w="183" w:type="dxa"/>
          </w:tcPr>
          <w:p w14:paraId="1C64C3E4" w14:textId="77777777" w:rsidR="00776CAC" w:rsidRPr="0074516E" w:rsidRDefault="00776CAC" w:rsidP="00776CAC">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tcBorders>
          </w:tcPr>
          <w:p w14:paraId="60BBCACE" w14:textId="77777777" w:rsidR="00776CAC" w:rsidRPr="0074516E" w:rsidRDefault="00776CAC" w:rsidP="00AA6956">
            <w:pPr>
              <w:pStyle w:val="acctfourfigures"/>
              <w:tabs>
                <w:tab w:val="clear" w:pos="765"/>
                <w:tab w:val="decimal" w:pos="915"/>
              </w:tabs>
              <w:spacing w:line="240" w:lineRule="atLeast"/>
              <w:ind w:right="-79"/>
              <w:rPr>
                <w:rFonts w:cs="Times New Roman"/>
                <w:szCs w:val="22"/>
                <w:lang w:bidi="th-TH"/>
              </w:rPr>
            </w:pPr>
          </w:p>
        </w:tc>
        <w:tc>
          <w:tcPr>
            <w:tcW w:w="180" w:type="dxa"/>
          </w:tcPr>
          <w:p w14:paraId="1F603DE5" w14:textId="77777777" w:rsidR="00776CAC" w:rsidRPr="0074516E" w:rsidRDefault="00776CAC" w:rsidP="00776CAC">
            <w:pPr>
              <w:pStyle w:val="acctfourfigures"/>
              <w:tabs>
                <w:tab w:val="clear" w:pos="765"/>
                <w:tab w:val="decimal" w:pos="916"/>
              </w:tabs>
              <w:spacing w:line="240" w:lineRule="atLeast"/>
              <w:ind w:right="-79"/>
              <w:rPr>
                <w:rFonts w:cs="Times New Roman"/>
                <w:szCs w:val="22"/>
                <w:lang w:bidi="th-TH"/>
              </w:rPr>
            </w:pPr>
          </w:p>
        </w:tc>
        <w:tc>
          <w:tcPr>
            <w:tcW w:w="1232" w:type="dxa"/>
            <w:tcBorders>
              <w:top w:val="single" w:sz="4" w:space="0" w:color="auto"/>
            </w:tcBorders>
          </w:tcPr>
          <w:p w14:paraId="4A3333BC" w14:textId="77777777" w:rsidR="00776CAC" w:rsidRPr="0074516E" w:rsidRDefault="00776CAC" w:rsidP="00776CAC">
            <w:pPr>
              <w:pStyle w:val="acctfourfigures"/>
              <w:tabs>
                <w:tab w:val="clear" w:pos="765"/>
                <w:tab w:val="decimal" w:pos="915"/>
              </w:tabs>
              <w:spacing w:line="240" w:lineRule="atLeast"/>
              <w:ind w:right="-79"/>
              <w:rPr>
                <w:rFonts w:cs="Times New Roman"/>
                <w:szCs w:val="22"/>
                <w:lang w:bidi="th-TH"/>
              </w:rPr>
            </w:pPr>
          </w:p>
        </w:tc>
      </w:tr>
      <w:tr w:rsidR="00776CAC" w:rsidRPr="00880EEB" w14:paraId="5F9EA55A" w14:textId="77777777" w:rsidTr="00776CAC">
        <w:trPr>
          <w:cantSplit/>
          <w:trHeight w:val="70"/>
        </w:trPr>
        <w:tc>
          <w:tcPr>
            <w:tcW w:w="3971" w:type="dxa"/>
          </w:tcPr>
          <w:p w14:paraId="26676C2D" w14:textId="7C41E34A" w:rsidR="00776CAC" w:rsidRPr="00880EEB" w:rsidRDefault="00776CAC" w:rsidP="00776CAC">
            <w:pPr>
              <w:spacing w:line="240" w:lineRule="atLeast"/>
              <w:ind w:left="-70" w:right="-79"/>
              <w:rPr>
                <w:rFonts w:cs="Times New Roman"/>
                <w:szCs w:val="22"/>
                <w:lang w:bidi="th-TH"/>
              </w:rPr>
            </w:pPr>
            <w:r w:rsidRPr="00880EEB">
              <w:rPr>
                <w:rFonts w:cs="Times New Roman"/>
                <w:szCs w:val="22"/>
                <w:lang w:bidi="th-TH"/>
              </w:rPr>
              <w:t xml:space="preserve">Actuarial </w:t>
            </w:r>
            <w:r>
              <w:rPr>
                <w:rFonts w:cs="Times New Roman"/>
                <w:szCs w:val="22"/>
                <w:lang w:bidi="th-TH"/>
              </w:rPr>
              <w:t>loss (</w:t>
            </w:r>
            <w:r w:rsidRPr="00880EEB">
              <w:rPr>
                <w:rFonts w:cs="Times New Roman"/>
                <w:szCs w:val="22"/>
                <w:lang w:bidi="th-TH"/>
              </w:rPr>
              <w:t>gain</w:t>
            </w:r>
            <w:r>
              <w:rPr>
                <w:rFonts w:cs="Times New Roman"/>
                <w:szCs w:val="22"/>
                <w:lang w:bidi="th-TH"/>
              </w:rPr>
              <w:t>)</w:t>
            </w:r>
          </w:p>
        </w:tc>
        <w:tc>
          <w:tcPr>
            <w:tcW w:w="1079" w:type="dxa"/>
          </w:tcPr>
          <w:p w14:paraId="68ADBDDB" w14:textId="77777777" w:rsidR="00776CAC" w:rsidRPr="0074516E" w:rsidRDefault="00776CAC" w:rsidP="00776CAC">
            <w:pPr>
              <w:pStyle w:val="acctfourfigures"/>
              <w:tabs>
                <w:tab w:val="clear" w:pos="765"/>
                <w:tab w:val="decimal" w:pos="916"/>
              </w:tabs>
              <w:spacing w:line="240" w:lineRule="atLeast"/>
              <w:ind w:right="-79"/>
              <w:rPr>
                <w:rFonts w:cs="Times New Roman"/>
                <w:szCs w:val="22"/>
                <w:lang w:bidi="th-TH"/>
              </w:rPr>
            </w:pPr>
          </w:p>
        </w:tc>
        <w:tc>
          <w:tcPr>
            <w:tcW w:w="181" w:type="dxa"/>
          </w:tcPr>
          <w:p w14:paraId="6C596DA5" w14:textId="77777777" w:rsidR="00776CAC" w:rsidRPr="0074516E" w:rsidRDefault="00776CAC" w:rsidP="00776CAC">
            <w:pPr>
              <w:pStyle w:val="acctfourfigures"/>
              <w:tabs>
                <w:tab w:val="clear" w:pos="765"/>
                <w:tab w:val="decimal" w:pos="1100"/>
              </w:tabs>
              <w:spacing w:line="240" w:lineRule="atLeast"/>
              <w:ind w:right="-79"/>
              <w:rPr>
                <w:rFonts w:cs="Times New Roman"/>
                <w:szCs w:val="22"/>
                <w:lang w:bidi="th-TH"/>
              </w:rPr>
            </w:pPr>
          </w:p>
        </w:tc>
        <w:tc>
          <w:tcPr>
            <w:tcW w:w="1215" w:type="dxa"/>
          </w:tcPr>
          <w:p w14:paraId="3DD05325" w14:textId="77777777" w:rsidR="00776CAC" w:rsidRPr="0074516E" w:rsidRDefault="00776CAC" w:rsidP="00776CAC">
            <w:pPr>
              <w:pStyle w:val="acctfourfigures"/>
              <w:tabs>
                <w:tab w:val="clear" w:pos="765"/>
                <w:tab w:val="decimal" w:pos="1004"/>
              </w:tabs>
              <w:spacing w:line="240" w:lineRule="atLeast"/>
              <w:ind w:right="-79"/>
              <w:rPr>
                <w:rFonts w:cs="Times New Roman"/>
                <w:szCs w:val="22"/>
                <w:lang w:bidi="th-TH"/>
              </w:rPr>
            </w:pPr>
          </w:p>
        </w:tc>
        <w:tc>
          <w:tcPr>
            <w:tcW w:w="183" w:type="dxa"/>
          </w:tcPr>
          <w:p w14:paraId="7C12842F" w14:textId="77777777" w:rsidR="00776CAC" w:rsidRPr="0074516E" w:rsidRDefault="00776CAC" w:rsidP="00776CAC">
            <w:pPr>
              <w:pStyle w:val="acctfourfigures"/>
              <w:tabs>
                <w:tab w:val="clear" w:pos="765"/>
                <w:tab w:val="decimal" w:pos="916"/>
              </w:tabs>
              <w:spacing w:line="240" w:lineRule="atLeast"/>
              <w:ind w:right="-79"/>
              <w:rPr>
                <w:rFonts w:cs="Times New Roman"/>
                <w:szCs w:val="22"/>
                <w:lang w:bidi="th-TH"/>
              </w:rPr>
            </w:pPr>
          </w:p>
        </w:tc>
        <w:tc>
          <w:tcPr>
            <w:tcW w:w="1168" w:type="dxa"/>
          </w:tcPr>
          <w:p w14:paraId="6D6605CB" w14:textId="77777777" w:rsidR="00776CAC" w:rsidRPr="0074516E" w:rsidRDefault="00776CAC" w:rsidP="00AA6956">
            <w:pPr>
              <w:pStyle w:val="acctfourfigures"/>
              <w:tabs>
                <w:tab w:val="clear" w:pos="765"/>
                <w:tab w:val="decimal" w:pos="915"/>
              </w:tabs>
              <w:spacing w:line="240" w:lineRule="atLeast"/>
              <w:ind w:right="-79"/>
              <w:rPr>
                <w:rFonts w:cs="Times New Roman"/>
                <w:szCs w:val="22"/>
                <w:lang w:bidi="th-TH"/>
              </w:rPr>
            </w:pPr>
          </w:p>
        </w:tc>
        <w:tc>
          <w:tcPr>
            <w:tcW w:w="180" w:type="dxa"/>
          </w:tcPr>
          <w:p w14:paraId="7DF92D5C" w14:textId="77777777" w:rsidR="00776CAC" w:rsidRPr="0074516E" w:rsidRDefault="00776CAC" w:rsidP="00776CAC">
            <w:pPr>
              <w:pStyle w:val="acctfourfigures"/>
              <w:tabs>
                <w:tab w:val="clear" w:pos="765"/>
                <w:tab w:val="decimal" w:pos="916"/>
              </w:tabs>
              <w:spacing w:line="240" w:lineRule="atLeast"/>
              <w:ind w:right="-79"/>
              <w:rPr>
                <w:rFonts w:cs="Times New Roman"/>
                <w:szCs w:val="22"/>
                <w:lang w:bidi="th-TH"/>
              </w:rPr>
            </w:pPr>
          </w:p>
        </w:tc>
        <w:tc>
          <w:tcPr>
            <w:tcW w:w="1232" w:type="dxa"/>
          </w:tcPr>
          <w:p w14:paraId="5B4E22EC" w14:textId="77777777" w:rsidR="00776CAC" w:rsidRPr="0074516E" w:rsidRDefault="00776CAC" w:rsidP="00776CAC">
            <w:pPr>
              <w:pStyle w:val="acctfourfigures"/>
              <w:tabs>
                <w:tab w:val="clear" w:pos="765"/>
                <w:tab w:val="decimal" w:pos="915"/>
              </w:tabs>
              <w:spacing w:line="240" w:lineRule="atLeast"/>
              <w:ind w:right="-79"/>
              <w:rPr>
                <w:rFonts w:cs="Times New Roman"/>
                <w:szCs w:val="22"/>
                <w:lang w:bidi="th-TH"/>
              </w:rPr>
            </w:pPr>
          </w:p>
        </w:tc>
      </w:tr>
      <w:tr w:rsidR="00AF024C" w:rsidRPr="00880EEB" w14:paraId="2F4D7A78" w14:textId="77777777" w:rsidTr="00776CAC">
        <w:trPr>
          <w:cantSplit/>
          <w:trHeight w:val="70"/>
        </w:trPr>
        <w:tc>
          <w:tcPr>
            <w:tcW w:w="3971" w:type="dxa"/>
          </w:tcPr>
          <w:p w14:paraId="2A368EF7" w14:textId="58362324" w:rsidR="00AF024C" w:rsidRPr="00880EEB" w:rsidRDefault="00AF024C" w:rsidP="00AF024C">
            <w:pPr>
              <w:spacing w:line="240" w:lineRule="atLeast"/>
              <w:ind w:left="-70" w:right="-79"/>
              <w:rPr>
                <w:rFonts w:cs="Times New Roman"/>
                <w:szCs w:val="22"/>
                <w:lang w:bidi="th-TH"/>
              </w:rPr>
            </w:pPr>
            <w:r>
              <w:rPr>
                <w:rFonts w:cs="Times New Roman"/>
                <w:szCs w:val="22"/>
                <w:lang w:bidi="th-TH"/>
              </w:rPr>
              <w:t>-</w:t>
            </w:r>
            <w:r w:rsidRPr="00880EEB">
              <w:rPr>
                <w:rFonts w:cs="Times New Roman"/>
                <w:szCs w:val="22"/>
                <w:lang w:bidi="th-TH"/>
              </w:rPr>
              <w:t xml:space="preserve">   Demographic assumptions </w:t>
            </w:r>
          </w:p>
        </w:tc>
        <w:tc>
          <w:tcPr>
            <w:tcW w:w="1079" w:type="dxa"/>
          </w:tcPr>
          <w:p w14:paraId="0A1752C1" w14:textId="7EF435C2"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r w:rsidRPr="00AA6956">
              <w:rPr>
                <w:rFonts w:cs="Times New Roman"/>
                <w:szCs w:val="22"/>
                <w:lang w:bidi="th-TH"/>
              </w:rPr>
              <w:t>-</w:t>
            </w:r>
          </w:p>
        </w:tc>
        <w:tc>
          <w:tcPr>
            <w:tcW w:w="181" w:type="dxa"/>
          </w:tcPr>
          <w:p w14:paraId="3BCE725B" w14:textId="77777777" w:rsidR="00AF024C" w:rsidRPr="0074516E" w:rsidRDefault="00AF024C" w:rsidP="00AF024C">
            <w:pPr>
              <w:pStyle w:val="acctfourfigures"/>
              <w:tabs>
                <w:tab w:val="clear" w:pos="765"/>
                <w:tab w:val="decimal" w:pos="1100"/>
              </w:tabs>
              <w:spacing w:line="240" w:lineRule="atLeast"/>
              <w:ind w:right="-79"/>
              <w:rPr>
                <w:rFonts w:cs="Times New Roman"/>
                <w:szCs w:val="22"/>
                <w:lang w:bidi="th-TH"/>
              </w:rPr>
            </w:pPr>
          </w:p>
        </w:tc>
        <w:tc>
          <w:tcPr>
            <w:tcW w:w="1215" w:type="dxa"/>
          </w:tcPr>
          <w:p w14:paraId="7A05E865" w14:textId="6FA3F336" w:rsidR="00AF024C" w:rsidRPr="0074516E" w:rsidRDefault="00AF024C" w:rsidP="00AF024C">
            <w:pPr>
              <w:pStyle w:val="acctfourfigures"/>
              <w:tabs>
                <w:tab w:val="clear" w:pos="765"/>
                <w:tab w:val="decimal" w:pos="1004"/>
              </w:tabs>
              <w:spacing w:line="240" w:lineRule="atLeast"/>
              <w:ind w:right="-79"/>
              <w:rPr>
                <w:rFonts w:cs="Times New Roman"/>
                <w:szCs w:val="22"/>
                <w:lang w:bidi="th-TH"/>
              </w:rPr>
            </w:pPr>
            <w:r w:rsidRPr="000637C7">
              <w:rPr>
                <w:rFonts w:cs="Times New Roman"/>
                <w:szCs w:val="22"/>
                <w:lang w:bidi="th-TH"/>
              </w:rPr>
              <w:t>3,58</w:t>
            </w:r>
            <w:r>
              <w:rPr>
                <w:rFonts w:cs="Times New Roman"/>
                <w:szCs w:val="22"/>
                <w:lang w:bidi="th-TH"/>
              </w:rPr>
              <w:t>1</w:t>
            </w:r>
          </w:p>
        </w:tc>
        <w:tc>
          <w:tcPr>
            <w:tcW w:w="183" w:type="dxa"/>
          </w:tcPr>
          <w:p w14:paraId="4FB154A4"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168" w:type="dxa"/>
          </w:tcPr>
          <w:p w14:paraId="6108EB6C" w14:textId="0592E6D3" w:rsidR="00AF024C" w:rsidRPr="0074516E" w:rsidRDefault="00AF024C" w:rsidP="00AA6956">
            <w:pPr>
              <w:pStyle w:val="acctfourfigures"/>
              <w:tabs>
                <w:tab w:val="clear" w:pos="765"/>
                <w:tab w:val="decimal" w:pos="915"/>
              </w:tabs>
              <w:spacing w:line="240" w:lineRule="atLeast"/>
              <w:ind w:right="-79"/>
              <w:rPr>
                <w:rFonts w:cs="Times New Roman"/>
                <w:szCs w:val="22"/>
                <w:lang w:bidi="th-TH"/>
              </w:rPr>
            </w:pPr>
            <w:r w:rsidRPr="00AA6956">
              <w:rPr>
                <w:rFonts w:cs="Times New Roman"/>
                <w:szCs w:val="22"/>
                <w:lang w:bidi="th-TH"/>
              </w:rPr>
              <w:t>-</w:t>
            </w:r>
          </w:p>
        </w:tc>
        <w:tc>
          <w:tcPr>
            <w:tcW w:w="180" w:type="dxa"/>
          </w:tcPr>
          <w:p w14:paraId="2E3C71E4"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232" w:type="dxa"/>
          </w:tcPr>
          <w:p w14:paraId="5FEA01A2" w14:textId="2FA6300C" w:rsidR="00AF024C" w:rsidRPr="0074516E" w:rsidRDefault="00AF024C" w:rsidP="00AF024C">
            <w:pPr>
              <w:pStyle w:val="acctfourfigures"/>
              <w:tabs>
                <w:tab w:val="clear" w:pos="765"/>
                <w:tab w:val="decimal" w:pos="915"/>
              </w:tabs>
              <w:spacing w:line="240" w:lineRule="atLeast"/>
              <w:ind w:right="-79"/>
              <w:rPr>
                <w:rFonts w:cs="Times New Roman"/>
                <w:szCs w:val="22"/>
                <w:lang w:bidi="th-TH"/>
              </w:rPr>
            </w:pPr>
            <w:r w:rsidRPr="000637C7">
              <w:rPr>
                <w:rFonts w:cs="Times New Roman"/>
                <w:szCs w:val="22"/>
                <w:lang w:bidi="th-TH"/>
              </w:rPr>
              <w:t>3,624</w:t>
            </w:r>
          </w:p>
        </w:tc>
      </w:tr>
      <w:tr w:rsidR="00AF024C" w:rsidRPr="00880EEB" w14:paraId="0408045A" w14:textId="77777777" w:rsidTr="00776CAC">
        <w:trPr>
          <w:cantSplit/>
          <w:trHeight w:val="70"/>
        </w:trPr>
        <w:tc>
          <w:tcPr>
            <w:tcW w:w="3971" w:type="dxa"/>
          </w:tcPr>
          <w:p w14:paraId="5F008B9A" w14:textId="2BF15EA3" w:rsidR="00AF024C" w:rsidRPr="00880EEB" w:rsidRDefault="00AF024C" w:rsidP="00AF024C">
            <w:pPr>
              <w:spacing w:line="240" w:lineRule="atLeast"/>
              <w:ind w:left="-70" w:right="-79"/>
              <w:rPr>
                <w:rFonts w:cs="Times New Roman"/>
                <w:szCs w:val="22"/>
                <w:lang w:bidi="th-TH"/>
              </w:rPr>
            </w:pPr>
            <w:r>
              <w:rPr>
                <w:rFonts w:cs="Times New Roman"/>
                <w:szCs w:val="22"/>
              </w:rPr>
              <w:t>-</w:t>
            </w:r>
            <w:r w:rsidRPr="00880EEB">
              <w:rPr>
                <w:rFonts w:cs="Times New Roman"/>
                <w:szCs w:val="22"/>
              </w:rPr>
              <w:t xml:space="preserve">   Financial assumptions</w:t>
            </w:r>
          </w:p>
        </w:tc>
        <w:tc>
          <w:tcPr>
            <w:tcW w:w="1079" w:type="dxa"/>
          </w:tcPr>
          <w:p w14:paraId="32F8727B" w14:textId="3953AA7B"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r w:rsidRPr="00AA6956">
              <w:rPr>
                <w:rFonts w:cs="Times New Roman"/>
                <w:szCs w:val="22"/>
                <w:lang w:bidi="th-TH"/>
              </w:rPr>
              <w:t>-</w:t>
            </w:r>
          </w:p>
        </w:tc>
        <w:tc>
          <w:tcPr>
            <w:tcW w:w="181" w:type="dxa"/>
          </w:tcPr>
          <w:p w14:paraId="004CA2DE" w14:textId="77777777" w:rsidR="00AF024C" w:rsidRPr="0074516E" w:rsidRDefault="00AF024C" w:rsidP="00AF024C">
            <w:pPr>
              <w:pStyle w:val="acctfourfigures"/>
              <w:tabs>
                <w:tab w:val="clear" w:pos="765"/>
                <w:tab w:val="decimal" w:pos="1100"/>
              </w:tabs>
              <w:spacing w:line="240" w:lineRule="atLeast"/>
              <w:ind w:right="-79"/>
              <w:rPr>
                <w:rFonts w:cs="Times New Roman"/>
                <w:szCs w:val="22"/>
                <w:lang w:bidi="th-TH"/>
              </w:rPr>
            </w:pPr>
          </w:p>
        </w:tc>
        <w:tc>
          <w:tcPr>
            <w:tcW w:w="1215" w:type="dxa"/>
          </w:tcPr>
          <w:p w14:paraId="1710CB62" w14:textId="11E4D586" w:rsidR="00AF024C" w:rsidRPr="0074516E" w:rsidRDefault="00AF024C" w:rsidP="00AF024C">
            <w:pPr>
              <w:pStyle w:val="acctfourfigures"/>
              <w:tabs>
                <w:tab w:val="clear" w:pos="765"/>
                <w:tab w:val="decimal" w:pos="1004"/>
              </w:tabs>
              <w:spacing w:line="240" w:lineRule="atLeast"/>
              <w:ind w:right="-79"/>
              <w:rPr>
                <w:rFonts w:cs="Times New Roman"/>
                <w:szCs w:val="22"/>
                <w:lang w:bidi="th-TH"/>
              </w:rPr>
            </w:pPr>
            <w:r w:rsidRPr="000637C7">
              <w:rPr>
                <w:rFonts w:cs="Times New Roman"/>
                <w:szCs w:val="22"/>
                <w:lang w:bidi="th-TH"/>
              </w:rPr>
              <w:t>8,80</w:t>
            </w:r>
            <w:r>
              <w:rPr>
                <w:rFonts w:cs="Times New Roman"/>
                <w:szCs w:val="22"/>
                <w:lang w:bidi="th-TH"/>
              </w:rPr>
              <w:t>5</w:t>
            </w:r>
          </w:p>
        </w:tc>
        <w:tc>
          <w:tcPr>
            <w:tcW w:w="183" w:type="dxa"/>
          </w:tcPr>
          <w:p w14:paraId="7A5732EF"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168" w:type="dxa"/>
          </w:tcPr>
          <w:p w14:paraId="7E49FC34" w14:textId="6FADD017" w:rsidR="00AF024C" w:rsidRPr="0074516E" w:rsidRDefault="00AF024C" w:rsidP="00AA6956">
            <w:pPr>
              <w:pStyle w:val="acctfourfigures"/>
              <w:tabs>
                <w:tab w:val="clear" w:pos="765"/>
                <w:tab w:val="decimal" w:pos="915"/>
              </w:tabs>
              <w:spacing w:line="240" w:lineRule="atLeast"/>
              <w:ind w:right="-79"/>
              <w:rPr>
                <w:rFonts w:cs="Times New Roman"/>
                <w:szCs w:val="22"/>
                <w:lang w:bidi="th-TH"/>
              </w:rPr>
            </w:pPr>
            <w:r w:rsidRPr="00AA6956">
              <w:rPr>
                <w:rFonts w:cs="Times New Roman"/>
                <w:szCs w:val="22"/>
                <w:lang w:bidi="th-TH"/>
              </w:rPr>
              <w:t>-</w:t>
            </w:r>
          </w:p>
        </w:tc>
        <w:tc>
          <w:tcPr>
            <w:tcW w:w="180" w:type="dxa"/>
          </w:tcPr>
          <w:p w14:paraId="775D5332"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232" w:type="dxa"/>
          </w:tcPr>
          <w:p w14:paraId="524D8C31" w14:textId="0233AB0A" w:rsidR="00AF024C" w:rsidRPr="0074516E" w:rsidRDefault="00AF024C" w:rsidP="00AF024C">
            <w:pPr>
              <w:pStyle w:val="acctfourfigures"/>
              <w:tabs>
                <w:tab w:val="clear" w:pos="765"/>
                <w:tab w:val="decimal" w:pos="915"/>
              </w:tabs>
              <w:spacing w:line="240" w:lineRule="atLeast"/>
              <w:ind w:right="-79"/>
              <w:rPr>
                <w:rFonts w:cs="Times New Roman"/>
                <w:szCs w:val="22"/>
                <w:lang w:bidi="th-TH"/>
              </w:rPr>
            </w:pPr>
            <w:r w:rsidRPr="000637C7">
              <w:rPr>
                <w:rFonts w:cs="Times New Roman"/>
                <w:szCs w:val="22"/>
                <w:lang w:bidi="th-TH"/>
              </w:rPr>
              <w:t>8,722</w:t>
            </w:r>
          </w:p>
        </w:tc>
      </w:tr>
      <w:tr w:rsidR="00AF024C" w:rsidRPr="00880EEB" w14:paraId="2413CB53" w14:textId="77777777" w:rsidTr="00776CAC">
        <w:trPr>
          <w:cantSplit/>
          <w:trHeight w:val="70"/>
        </w:trPr>
        <w:tc>
          <w:tcPr>
            <w:tcW w:w="3971" w:type="dxa"/>
          </w:tcPr>
          <w:p w14:paraId="39A549A3" w14:textId="4EA826D5" w:rsidR="00AF024C" w:rsidRPr="00880EEB" w:rsidRDefault="00AF024C" w:rsidP="00AF024C">
            <w:pPr>
              <w:spacing w:line="240" w:lineRule="atLeast"/>
              <w:ind w:left="-70" w:right="-79"/>
              <w:rPr>
                <w:rFonts w:cs="Times New Roman"/>
                <w:szCs w:val="22"/>
                <w:lang w:bidi="th-TH"/>
              </w:rPr>
            </w:pPr>
            <w:r>
              <w:rPr>
                <w:rFonts w:cs="Times New Roman"/>
                <w:szCs w:val="22"/>
                <w:lang w:bidi="th-TH"/>
              </w:rPr>
              <w:t>-</w:t>
            </w:r>
            <w:r w:rsidRPr="00880EEB">
              <w:rPr>
                <w:rFonts w:cs="Times New Roman"/>
                <w:szCs w:val="22"/>
                <w:lang w:bidi="th-TH"/>
              </w:rPr>
              <w:t xml:space="preserve">   Experience adjustment</w:t>
            </w:r>
          </w:p>
        </w:tc>
        <w:tc>
          <w:tcPr>
            <w:tcW w:w="1079" w:type="dxa"/>
            <w:tcBorders>
              <w:bottom w:val="single" w:sz="4" w:space="0" w:color="auto"/>
            </w:tcBorders>
          </w:tcPr>
          <w:p w14:paraId="1506C577" w14:textId="34A327E8"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r w:rsidRPr="00AA6956">
              <w:rPr>
                <w:rFonts w:cs="Times New Roman"/>
                <w:szCs w:val="22"/>
                <w:lang w:bidi="th-TH"/>
              </w:rPr>
              <w:t>-</w:t>
            </w:r>
          </w:p>
        </w:tc>
        <w:tc>
          <w:tcPr>
            <w:tcW w:w="181" w:type="dxa"/>
          </w:tcPr>
          <w:p w14:paraId="3FD21224" w14:textId="77777777" w:rsidR="00AF024C" w:rsidRPr="0074516E" w:rsidRDefault="00AF024C" w:rsidP="00AF024C">
            <w:pPr>
              <w:pStyle w:val="acctfourfigures"/>
              <w:tabs>
                <w:tab w:val="clear" w:pos="765"/>
                <w:tab w:val="decimal" w:pos="1100"/>
              </w:tabs>
              <w:spacing w:line="240" w:lineRule="atLeast"/>
              <w:ind w:right="-79"/>
              <w:rPr>
                <w:rFonts w:cs="Times New Roman"/>
                <w:szCs w:val="22"/>
                <w:lang w:bidi="th-TH"/>
              </w:rPr>
            </w:pPr>
          </w:p>
        </w:tc>
        <w:tc>
          <w:tcPr>
            <w:tcW w:w="1215" w:type="dxa"/>
            <w:tcBorders>
              <w:bottom w:val="single" w:sz="4" w:space="0" w:color="auto"/>
            </w:tcBorders>
          </w:tcPr>
          <w:p w14:paraId="790EB37C" w14:textId="40188CDB" w:rsidR="00AF024C" w:rsidRPr="0074516E" w:rsidRDefault="00AF024C" w:rsidP="00AF024C">
            <w:pPr>
              <w:pStyle w:val="acctfourfigures"/>
              <w:tabs>
                <w:tab w:val="clear" w:pos="765"/>
                <w:tab w:val="decimal" w:pos="1004"/>
              </w:tabs>
              <w:spacing w:line="240" w:lineRule="atLeast"/>
              <w:ind w:right="-79"/>
              <w:rPr>
                <w:rFonts w:cs="Times New Roman"/>
                <w:szCs w:val="22"/>
                <w:cs/>
                <w:lang w:bidi="th-TH"/>
              </w:rPr>
            </w:pPr>
            <w:r w:rsidRPr="000637C7">
              <w:rPr>
                <w:rFonts w:cs="Times New Roman"/>
                <w:szCs w:val="22"/>
                <w:lang w:bidi="th-TH"/>
              </w:rPr>
              <w:t>(1,746)</w:t>
            </w:r>
          </w:p>
        </w:tc>
        <w:tc>
          <w:tcPr>
            <w:tcW w:w="183" w:type="dxa"/>
          </w:tcPr>
          <w:p w14:paraId="44089608"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tcPr>
          <w:p w14:paraId="18707FA9" w14:textId="7A14FF55" w:rsidR="00AF024C" w:rsidRPr="0074516E" w:rsidRDefault="00AF024C" w:rsidP="00AA6956">
            <w:pPr>
              <w:pStyle w:val="acctfourfigures"/>
              <w:tabs>
                <w:tab w:val="clear" w:pos="765"/>
                <w:tab w:val="decimal" w:pos="915"/>
              </w:tabs>
              <w:spacing w:line="240" w:lineRule="atLeast"/>
              <w:ind w:right="-79"/>
              <w:rPr>
                <w:rFonts w:cs="Times New Roman"/>
                <w:szCs w:val="22"/>
                <w:lang w:bidi="th-TH"/>
              </w:rPr>
            </w:pPr>
            <w:r w:rsidRPr="00AA6956">
              <w:rPr>
                <w:rFonts w:cs="Times New Roman"/>
                <w:szCs w:val="22"/>
                <w:lang w:bidi="th-TH"/>
              </w:rPr>
              <w:t>-</w:t>
            </w:r>
          </w:p>
        </w:tc>
        <w:tc>
          <w:tcPr>
            <w:tcW w:w="180" w:type="dxa"/>
          </w:tcPr>
          <w:p w14:paraId="2EDE2633"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232" w:type="dxa"/>
            <w:tcBorders>
              <w:bottom w:val="single" w:sz="4" w:space="0" w:color="auto"/>
            </w:tcBorders>
          </w:tcPr>
          <w:p w14:paraId="1B6C4806" w14:textId="7CEFAC9F" w:rsidR="00AF024C" w:rsidRPr="0074516E" w:rsidRDefault="00AF024C" w:rsidP="00AF024C">
            <w:pPr>
              <w:pStyle w:val="acctfourfigures"/>
              <w:tabs>
                <w:tab w:val="clear" w:pos="765"/>
                <w:tab w:val="decimal" w:pos="915"/>
              </w:tabs>
              <w:spacing w:line="240" w:lineRule="atLeast"/>
              <w:ind w:right="-79"/>
              <w:rPr>
                <w:rFonts w:cs="Times New Roman"/>
                <w:szCs w:val="22"/>
                <w:lang w:bidi="th-TH"/>
              </w:rPr>
            </w:pPr>
            <w:r w:rsidRPr="000637C7">
              <w:rPr>
                <w:rFonts w:cs="Times New Roman"/>
                <w:szCs w:val="22"/>
                <w:lang w:bidi="th-TH"/>
              </w:rPr>
              <w:t>(1,76</w:t>
            </w:r>
            <w:r>
              <w:rPr>
                <w:rFonts w:cs="Times New Roman"/>
                <w:szCs w:val="22"/>
                <w:lang w:bidi="th-TH"/>
              </w:rPr>
              <w:t>6</w:t>
            </w:r>
            <w:r w:rsidRPr="000637C7">
              <w:rPr>
                <w:rFonts w:cs="Times New Roman"/>
                <w:szCs w:val="22"/>
                <w:lang w:bidi="th-TH"/>
              </w:rPr>
              <w:t>)</w:t>
            </w:r>
          </w:p>
        </w:tc>
      </w:tr>
      <w:tr w:rsidR="00AF024C" w:rsidRPr="00880EEB" w14:paraId="065A4725" w14:textId="77777777" w:rsidTr="00776CAC">
        <w:trPr>
          <w:cantSplit/>
          <w:trHeight w:val="70"/>
        </w:trPr>
        <w:tc>
          <w:tcPr>
            <w:tcW w:w="3971" w:type="dxa"/>
          </w:tcPr>
          <w:p w14:paraId="258E73B0" w14:textId="77777777" w:rsidR="00AF024C" w:rsidRPr="00880EEB" w:rsidRDefault="00AF024C" w:rsidP="00AF024C">
            <w:pPr>
              <w:spacing w:line="240" w:lineRule="atLeast"/>
              <w:ind w:left="-70" w:right="-79"/>
              <w:rPr>
                <w:rFonts w:cs="Times New Roman"/>
                <w:szCs w:val="22"/>
                <w:lang w:bidi="th-TH"/>
              </w:rPr>
            </w:pPr>
          </w:p>
        </w:tc>
        <w:tc>
          <w:tcPr>
            <w:tcW w:w="1079" w:type="dxa"/>
            <w:tcBorders>
              <w:top w:val="single" w:sz="4" w:space="0" w:color="auto"/>
              <w:bottom w:val="single" w:sz="4" w:space="0" w:color="auto"/>
            </w:tcBorders>
          </w:tcPr>
          <w:p w14:paraId="64F8F29D" w14:textId="6EDBAEBD" w:rsidR="00AF024C" w:rsidRPr="00CD0E25" w:rsidRDefault="00AF024C" w:rsidP="00AF024C">
            <w:pPr>
              <w:pStyle w:val="acctfourfigures"/>
              <w:tabs>
                <w:tab w:val="clear" w:pos="765"/>
                <w:tab w:val="decimal" w:pos="916"/>
              </w:tabs>
              <w:spacing w:line="240" w:lineRule="atLeast"/>
              <w:ind w:right="-79"/>
              <w:rPr>
                <w:rFonts w:cs="Times New Roman"/>
                <w:b/>
                <w:bCs/>
                <w:szCs w:val="22"/>
                <w:lang w:bidi="th-TH"/>
              </w:rPr>
            </w:pPr>
            <w:r w:rsidRPr="00AA6956">
              <w:rPr>
                <w:rFonts w:cs="Times New Roman"/>
                <w:b/>
                <w:bCs/>
                <w:szCs w:val="22"/>
                <w:lang w:bidi="th-TH"/>
              </w:rPr>
              <w:t>-</w:t>
            </w:r>
          </w:p>
        </w:tc>
        <w:tc>
          <w:tcPr>
            <w:tcW w:w="181" w:type="dxa"/>
          </w:tcPr>
          <w:p w14:paraId="3D805C68" w14:textId="77777777" w:rsidR="00AF024C" w:rsidRPr="00AA6956" w:rsidRDefault="00AF024C" w:rsidP="00AF024C">
            <w:pPr>
              <w:pStyle w:val="acctfourfigures"/>
              <w:tabs>
                <w:tab w:val="clear" w:pos="765"/>
                <w:tab w:val="decimal" w:pos="1100"/>
              </w:tabs>
              <w:spacing w:line="240" w:lineRule="atLeast"/>
              <w:ind w:right="-79"/>
              <w:rPr>
                <w:rFonts w:cs="Times New Roman"/>
                <w:b/>
                <w:bCs/>
                <w:szCs w:val="22"/>
                <w:lang w:bidi="th-TH"/>
              </w:rPr>
            </w:pPr>
          </w:p>
        </w:tc>
        <w:tc>
          <w:tcPr>
            <w:tcW w:w="1215" w:type="dxa"/>
            <w:tcBorders>
              <w:top w:val="single" w:sz="4" w:space="0" w:color="auto"/>
              <w:bottom w:val="single" w:sz="4" w:space="0" w:color="auto"/>
            </w:tcBorders>
          </w:tcPr>
          <w:p w14:paraId="0065E6CA" w14:textId="25AF08A5" w:rsidR="00AF024C" w:rsidRPr="00CD0E25" w:rsidRDefault="00AF024C" w:rsidP="00AF024C">
            <w:pPr>
              <w:pStyle w:val="acctfourfigures"/>
              <w:tabs>
                <w:tab w:val="clear" w:pos="765"/>
                <w:tab w:val="decimal" w:pos="1004"/>
              </w:tabs>
              <w:spacing w:line="240" w:lineRule="atLeast"/>
              <w:ind w:right="-79"/>
              <w:rPr>
                <w:rFonts w:cs="Times New Roman"/>
                <w:b/>
                <w:bCs/>
                <w:szCs w:val="22"/>
                <w:cs/>
                <w:lang w:bidi="th-TH"/>
              </w:rPr>
            </w:pPr>
            <w:r w:rsidRPr="00CD0E25">
              <w:rPr>
                <w:rFonts w:cs="Times New Roman"/>
                <w:b/>
                <w:bCs/>
                <w:szCs w:val="22"/>
                <w:lang w:bidi="th-TH"/>
              </w:rPr>
              <w:t>10,640</w:t>
            </w:r>
          </w:p>
        </w:tc>
        <w:tc>
          <w:tcPr>
            <w:tcW w:w="183" w:type="dxa"/>
          </w:tcPr>
          <w:p w14:paraId="6053812A" w14:textId="77777777" w:rsidR="00AF024C" w:rsidRPr="00AA6956" w:rsidRDefault="00AF024C" w:rsidP="00AF024C">
            <w:pPr>
              <w:pStyle w:val="acctfourfigures"/>
              <w:tabs>
                <w:tab w:val="clear" w:pos="765"/>
                <w:tab w:val="decimal" w:pos="916"/>
              </w:tabs>
              <w:spacing w:line="240" w:lineRule="atLeast"/>
              <w:ind w:right="-79"/>
              <w:rPr>
                <w:rFonts w:cs="Times New Roman"/>
                <w:b/>
                <w:bCs/>
                <w:szCs w:val="22"/>
                <w:lang w:bidi="th-TH"/>
              </w:rPr>
            </w:pPr>
          </w:p>
        </w:tc>
        <w:tc>
          <w:tcPr>
            <w:tcW w:w="1168" w:type="dxa"/>
            <w:tcBorders>
              <w:top w:val="single" w:sz="4" w:space="0" w:color="auto"/>
              <w:bottom w:val="single" w:sz="4" w:space="0" w:color="auto"/>
            </w:tcBorders>
          </w:tcPr>
          <w:p w14:paraId="7E8F016C" w14:textId="12945F2F" w:rsidR="00AF024C" w:rsidRPr="00CD0E25" w:rsidRDefault="00AF024C" w:rsidP="00AA6956">
            <w:pPr>
              <w:pStyle w:val="acctfourfigures"/>
              <w:tabs>
                <w:tab w:val="clear" w:pos="765"/>
                <w:tab w:val="decimal" w:pos="915"/>
              </w:tabs>
              <w:spacing w:line="240" w:lineRule="atLeast"/>
              <w:ind w:right="-79"/>
              <w:rPr>
                <w:rFonts w:cs="Times New Roman"/>
                <w:b/>
                <w:bCs/>
                <w:szCs w:val="22"/>
                <w:lang w:bidi="th-TH"/>
              </w:rPr>
            </w:pPr>
            <w:r w:rsidRPr="00AA6956">
              <w:rPr>
                <w:rFonts w:cs="Times New Roman"/>
                <w:b/>
                <w:bCs/>
                <w:szCs w:val="22"/>
                <w:lang w:bidi="th-TH"/>
              </w:rPr>
              <w:t>-</w:t>
            </w:r>
          </w:p>
        </w:tc>
        <w:tc>
          <w:tcPr>
            <w:tcW w:w="180" w:type="dxa"/>
          </w:tcPr>
          <w:p w14:paraId="4F367A4E" w14:textId="77777777" w:rsidR="00AF024C" w:rsidRPr="00AA6956" w:rsidRDefault="00AF024C" w:rsidP="00AF024C">
            <w:pPr>
              <w:pStyle w:val="acctfourfigures"/>
              <w:tabs>
                <w:tab w:val="clear" w:pos="765"/>
                <w:tab w:val="decimal" w:pos="916"/>
              </w:tabs>
              <w:spacing w:line="240" w:lineRule="atLeast"/>
              <w:ind w:right="-79"/>
              <w:rPr>
                <w:rFonts w:cs="Times New Roman"/>
                <w:b/>
                <w:bCs/>
                <w:szCs w:val="22"/>
                <w:lang w:bidi="th-TH"/>
              </w:rPr>
            </w:pPr>
          </w:p>
        </w:tc>
        <w:tc>
          <w:tcPr>
            <w:tcW w:w="1232" w:type="dxa"/>
            <w:tcBorders>
              <w:top w:val="single" w:sz="4" w:space="0" w:color="auto"/>
              <w:bottom w:val="single" w:sz="4" w:space="0" w:color="auto"/>
            </w:tcBorders>
          </w:tcPr>
          <w:p w14:paraId="77FED5BA" w14:textId="4DF19E56" w:rsidR="00AF024C" w:rsidRPr="00AA6956" w:rsidRDefault="00AF024C" w:rsidP="00AF024C">
            <w:pPr>
              <w:pStyle w:val="acctfourfigures"/>
              <w:tabs>
                <w:tab w:val="clear" w:pos="765"/>
                <w:tab w:val="decimal" w:pos="915"/>
              </w:tabs>
              <w:spacing w:line="240" w:lineRule="atLeast"/>
              <w:ind w:right="-79"/>
              <w:rPr>
                <w:rFonts w:cs="Times New Roman"/>
                <w:b/>
                <w:bCs/>
                <w:szCs w:val="22"/>
                <w:lang w:bidi="th-TH"/>
              </w:rPr>
            </w:pPr>
            <w:r w:rsidRPr="00CD0E25">
              <w:rPr>
                <w:rFonts w:cs="Times New Roman"/>
                <w:b/>
                <w:bCs/>
                <w:szCs w:val="22"/>
                <w:lang w:bidi="th-TH"/>
              </w:rPr>
              <w:t>10,580</w:t>
            </w:r>
          </w:p>
        </w:tc>
      </w:tr>
      <w:tr w:rsidR="00AF024C" w:rsidRPr="00880EEB" w14:paraId="018D4FC8" w14:textId="77777777" w:rsidTr="00776CAC">
        <w:trPr>
          <w:cantSplit/>
          <w:trHeight w:val="70"/>
        </w:trPr>
        <w:tc>
          <w:tcPr>
            <w:tcW w:w="3971" w:type="dxa"/>
          </w:tcPr>
          <w:p w14:paraId="61344EAD" w14:textId="556080D5" w:rsidR="00AF024C" w:rsidRPr="00880EEB" w:rsidRDefault="00AF024C" w:rsidP="00AF024C">
            <w:pPr>
              <w:spacing w:line="240" w:lineRule="atLeast"/>
              <w:ind w:left="-70" w:right="-79"/>
              <w:rPr>
                <w:rFonts w:cs="Times New Roman"/>
                <w:i/>
                <w:iCs/>
                <w:szCs w:val="22"/>
                <w:lang w:bidi="th-TH"/>
              </w:rPr>
            </w:pPr>
            <w:r w:rsidRPr="00880EEB">
              <w:rPr>
                <w:rFonts w:cs="Times New Roman"/>
                <w:b/>
                <w:bCs/>
                <w:i/>
                <w:iCs/>
                <w:szCs w:val="22"/>
                <w:lang w:bidi="th-TH"/>
              </w:rPr>
              <w:t>Other</w:t>
            </w:r>
            <w:r>
              <w:rPr>
                <w:rFonts w:cs="Times New Roman"/>
                <w:b/>
                <w:bCs/>
                <w:i/>
                <w:iCs/>
                <w:szCs w:val="22"/>
                <w:lang w:bidi="th-TH"/>
              </w:rPr>
              <w:t>s</w:t>
            </w:r>
          </w:p>
        </w:tc>
        <w:tc>
          <w:tcPr>
            <w:tcW w:w="1079" w:type="dxa"/>
            <w:tcBorders>
              <w:top w:val="single" w:sz="4" w:space="0" w:color="auto"/>
            </w:tcBorders>
          </w:tcPr>
          <w:p w14:paraId="2EBB3F74" w14:textId="7CCB8A0F"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81" w:type="dxa"/>
          </w:tcPr>
          <w:p w14:paraId="607E219A" w14:textId="77777777" w:rsidR="00AF024C" w:rsidRPr="0074516E" w:rsidRDefault="00AF024C" w:rsidP="00AF024C">
            <w:pPr>
              <w:pStyle w:val="acctfourfigures"/>
              <w:tabs>
                <w:tab w:val="clear" w:pos="765"/>
                <w:tab w:val="decimal" w:pos="1100"/>
              </w:tabs>
              <w:spacing w:line="240" w:lineRule="atLeast"/>
              <w:ind w:right="-79"/>
              <w:rPr>
                <w:rFonts w:cs="Times New Roman"/>
                <w:szCs w:val="22"/>
                <w:lang w:bidi="th-TH"/>
              </w:rPr>
            </w:pPr>
          </w:p>
        </w:tc>
        <w:tc>
          <w:tcPr>
            <w:tcW w:w="1215" w:type="dxa"/>
            <w:tcBorders>
              <w:top w:val="single" w:sz="4" w:space="0" w:color="auto"/>
            </w:tcBorders>
          </w:tcPr>
          <w:p w14:paraId="61DBF054" w14:textId="77777777" w:rsidR="00AF024C" w:rsidRPr="0074516E" w:rsidRDefault="00AF024C" w:rsidP="00AF024C">
            <w:pPr>
              <w:pStyle w:val="acctfourfigures"/>
              <w:tabs>
                <w:tab w:val="clear" w:pos="765"/>
                <w:tab w:val="decimal" w:pos="1004"/>
              </w:tabs>
              <w:spacing w:line="240" w:lineRule="atLeast"/>
              <w:ind w:right="-79"/>
              <w:rPr>
                <w:rFonts w:cs="Times New Roman"/>
                <w:szCs w:val="22"/>
                <w:cs/>
                <w:lang w:bidi="th-TH"/>
              </w:rPr>
            </w:pPr>
          </w:p>
        </w:tc>
        <w:tc>
          <w:tcPr>
            <w:tcW w:w="183" w:type="dxa"/>
          </w:tcPr>
          <w:p w14:paraId="4D9FA91F"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tcBorders>
          </w:tcPr>
          <w:p w14:paraId="0127E59A" w14:textId="77777777" w:rsidR="00AF024C" w:rsidRPr="0074516E" w:rsidRDefault="00AF024C" w:rsidP="00AA6956">
            <w:pPr>
              <w:pStyle w:val="acctfourfigures"/>
              <w:tabs>
                <w:tab w:val="clear" w:pos="765"/>
                <w:tab w:val="decimal" w:pos="915"/>
              </w:tabs>
              <w:spacing w:line="240" w:lineRule="atLeast"/>
              <w:ind w:right="-79"/>
              <w:rPr>
                <w:rFonts w:cs="Times New Roman"/>
                <w:szCs w:val="22"/>
                <w:lang w:bidi="th-TH"/>
              </w:rPr>
            </w:pPr>
          </w:p>
        </w:tc>
        <w:tc>
          <w:tcPr>
            <w:tcW w:w="180" w:type="dxa"/>
          </w:tcPr>
          <w:p w14:paraId="72A00887"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232" w:type="dxa"/>
            <w:tcBorders>
              <w:top w:val="single" w:sz="4" w:space="0" w:color="auto"/>
            </w:tcBorders>
          </w:tcPr>
          <w:p w14:paraId="00741D1B" w14:textId="77777777" w:rsidR="00AF024C" w:rsidRPr="0074516E" w:rsidRDefault="00AF024C" w:rsidP="00AF024C">
            <w:pPr>
              <w:pStyle w:val="acctfourfigures"/>
              <w:tabs>
                <w:tab w:val="clear" w:pos="765"/>
                <w:tab w:val="decimal" w:pos="915"/>
              </w:tabs>
              <w:spacing w:line="240" w:lineRule="atLeast"/>
              <w:ind w:right="-79"/>
              <w:rPr>
                <w:rFonts w:cs="Times New Roman"/>
                <w:szCs w:val="22"/>
                <w:lang w:bidi="th-TH"/>
              </w:rPr>
            </w:pPr>
          </w:p>
        </w:tc>
      </w:tr>
      <w:tr w:rsidR="00AF024C" w:rsidRPr="00880EEB" w14:paraId="0576B721" w14:textId="77777777" w:rsidTr="00776CAC">
        <w:trPr>
          <w:cantSplit/>
          <w:trHeight w:val="70"/>
        </w:trPr>
        <w:tc>
          <w:tcPr>
            <w:tcW w:w="3971" w:type="dxa"/>
          </w:tcPr>
          <w:p w14:paraId="1BDA050C" w14:textId="01FBD9D3" w:rsidR="00AF024C" w:rsidRPr="00880EEB" w:rsidRDefault="00AF024C" w:rsidP="00AF024C">
            <w:pPr>
              <w:spacing w:line="240" w:lineRule="atLeast"/>
              <w:ind w:left="-70" w:right="-79"/>
              <w:rPr>
                <w:rFonts w:cs="Times New Roman"/>
                <w:szCs w:val="22"/>
                <w:lang w:bidi="th-TH"/>
              </w:rPr>
            </w:pPr>
            <w:r w:rsidRPr="00880EEB">
              <w:rPr>
                <w:rFonts w:cs="Times New Roman"/>
                <w:szCs w:val="22"/>
                <w:lang w:bidi="th-TH"/>
              </w:rPr>
              <w:t>Benefit paid</w:t>
            </w:r>
          </w:p>
        </w:tc>
        <w:tc>
          <w:tcPr>
            <w:tcW w:w="1079" w:type="dxa"/>
            <w:tcBorders>
              <w:bottom w:val="single" w:sz="4" w:space="0" w:color="auto"/>
            </w:tcBorders>
          </w:tcPr>
          <w:p w14:paraId="16006EE2" w14:textId="277C55F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r w:rsidRPr="00AA6956">
              <w:rPr>
                <w:rFonts w:cs="Times New Roman"/>
                <w:szCs w:val="22"/>
                <w:lang w:bidi="th-TH"/>
              </w:rPr>
              <w:t>-</w:t>
            </w:r>
          </w:p>
        </w:tc>
        <w:tc>
          <w:tcPr>
            <w:tcW w:w="181" w:type="dxa"/>
          </w:tcPr>
          <w:p w14:paraId="29AA9F8E" w14:textId="77777777" w:rsidR="00AF024C" w:rsidRPr="0074516E" w:rsidRDefault="00AF024C" w:rsidP="00AF024C">
            <w:pPr>
              <w:pStyle w:val="acctfourfigures"/>
              <w:tabs>
                <w:tab w:val="clear" w:pos="765"/>
                <w:tab w:val="decimal" w:pos="1100"/>
              </w:tabs>
              <w:spacing w:line="240" w:lineRule="atLeast"/>
              <w:ind w:right="-79"/>
              <w:rPr>
                <w:rFonts w:cs="Times New Roman"/>
                <w:szCs w:val="22"/>
                <w:lang w:bidi="th-TH"/>
              </w:rPr>
            </w:pPr>
          </w:p>
        </w:tc>
        <w:tc>
          <w:tcPr>
            <w:tcW w:w="1215" w:type="dxa"/>
            <w:tcBorders>
              <w:bottom w:val="single" w:sz="4" w:space="0" w:color="auto"/>
            </w:tcBorders>
          </w:tcPr>
          <w:p w14:paraId="11B7E10E" w14:textId="52ECF9D8" w:rsidR="00AF024C" w:rsidRPr="0074516E" w:rsidRDefault="00AF024C" w:rsidP="00AF024C">
            <w:pPr>
              <w:pStyle w:val="acctfourfigures"/>
              <w:tabs>
                <w:tab w:val="clear" w:pos="765"/>
                <w:tab w:val="decimal" w:pos="1004"/>
              </w:tabs>
              <w:spacing w:line="240" w:lineRule="atLeast"/>
              <w:ind w:right="-79"/>
              <w:rPr>
                <w:rFonts w:cs="Times New Roman"/>
                <w:szCs w:val="22"/>
                <w:cs/>
                <w:lang w:bidi="th-TH"/>
              </w:rPr>
            </w:pPr>
            <w:r w:rsidRPr="000637C7">
              <w:rPr>
                <w:rFonts w:cs="Times New Roman"/>
                <w:szCs w:val="22"/>
                <w:lang w:bidi="th-TH"/>
              </w:rPr>
              <w:t>(5,71</w:t>
            </w:r>
            <w:r>
              <w:rPr>
                <w:rFonts w:cs="Times New Roman"/>
                <w:szCs w:val="22"/>
                <w:lang w:bidi="th-TH"/>
              </w:rPr>
              <w:t>9</w:t>
            </w:r>
            <w:r w:rsidRPr="000637C7">
              <w:rPr>
                <w:rFonts w:cs="Times New Roman"/>
                <w:szCs w:val="22"/>
                <w:lang w:bidi="th-TH"/>
              </w:rPr>
              <w:t>)</w:t>
            </w:r>
          </w:p>
        </w:tc>
        <w:tc>
          <w:tcPr>
            <w:tcW w:w="183" w:type="dxa"/>
          </w:tcPr>
          <w:p w14:paraId="5641A117"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tcPr>
          <w:p w14:paraId="2ECDC261" w14:textId="611458ED" w:rsidR="00AF024C" w:rsidRPr="0074516E" w:rsidRDefault="00AF024C" w:rsidP="00AA6956">
            <w:pPr>
              <w:pStyle w:val="acctfourfigures"/>
              <w:tabs>
                <w:tab w:val="clear" w:pos="765"/>
                <w:tab w:val="decimal" w:pos="915"/>
              </w:tabs>
              <w:spacing w:line="240" w:lineRule="atLeast"/>
              <w:ind w:right="-79"/>
              <w:rPr>
                <w:rFonts w:cs="Times New Roman"/>
                <w:szCs w:val="22"/>
                <w:lang w:bidi="th-TH"/>
              </w:rPr>
            </w:pPr>
            <w:r w:rsidRPr="00AA6956">
              <w:rPr>
                <w:rFonts w:cs="Times New Roman"/>
                <w:szCs w:val="22"/>
                <w:lang w:bidi="th-TH"/>
              </w:rPr>
              <w:t>-</w:t>
            </w:r>
          </w:p>
        </w:tc>
        <w:tc>
          <w:tcPr>
            <w:tcW w:w="180" w:type="dxa"/>
          </w:tcPr>
          <w:p w14:paraId="26A6C09B"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232" w:type="dxa"/>
            <w:tcBorders>
              <w:bottom w:val="single" w:sz="4" w:space="0" w:color="auto"/>
            </w:tcBorders>
          </w:tcPr>
          <w:p w14:paraId="6637CB14" w14:textId="3B0C573A" w:rsidR="00AF024C" w:rsidRPr="0074516E" w:rsidRDefault="00AF024C" w:rsidP="00AF024C">
            <w:pPr>
              <w:pStyle w:val="acctfourfigures"/>
              <w:tabs>
                <w:tab w:val="clear" w:pos="765"/>
                <w:tab w:val="decimal" w:pos="915"/>
              </w:tabs>
              <w:spacing w:line="240" w:lineRule="atLeast"/>
              <w:ind w:right="-79"/>
              <w:rPr>
                <w:rFonts w:cs="Times New Roman"/>
                <w:szCs w:val="22"/>
                <w:lang w:bidi="th-TH"/>
              </w:rPr>
            </w:pPr>
            <w:r w:rsidRPr="000637C7">
              <w:rPr>
                <w:rFonts w:cs="Times New Roman"/>
                <w:szCs w:val="22"/>
                <w:lang w:bidi="th-TH"/>
              </w:rPr>
              <w:t>(5,71</w:t>
            </w:r>
            <w:r>
              <w:rPr>
                <w:rFonts w:cs="Times New Roman"/>
                <w:szCs w:val="22"/>
                <w:lang w:bidi="th-TH"/>
              </w:rPr>
              <w:t>9</w:t>
            </w:r>
            <w:r w:rsidRPr="000637C7">
              <w:rPr>
                <w:rFonts w:cs="Times New Roman"/>
                <w:szCs w:val="22"/>
                <w:lang w:bidi="th-TH"/>
              </w:rPr>
              <w:t>)</w:t>
            </w:r>
          </w:p>
        </w:tc>
      </w:tr>
      <w:tr w:rsidR="00AF024C" w:rsidRPr="00880EEB" w14:paraId="564327E1" w14:textId="77777777" w:rsidTr="00776CAC">
        <w:trPr>
          <w:cantSplit/>
          <w:trHeight w:val="70"/>
        </w:trPr>
        <w:tc>
          <w:tcPr>
            <w:tcW w:w="3971" w:type="dxa"/>
          </w:tcPr>
          <w:p w14:paraId="24B3A556" w14:textId="52EF6E6D" w:rsidR="00AF024C" w:rsidRPr="00880EEB" w:rsidRDefault="00AF024C" w:rsidP="00AF024C">
            <w:pPr>
              <w:spacing w:line="240" w:lineRule="atLeast"/>
              <w:ind w:left="-70" w:right="-79"/>
              <w:rPr>
                <w:rFonts w:cs="Times New Roman"/>
                <w:szCs w:val="22"/>
                <w:lang w:bidi="th-TH"/>
              </w:rPr>
            </w:pPr>
          </w:p>
        </w:tc>
        <w:tc>
          <w:tcPr>
            <w:tcW w:w="1079" w:type="dxa"/>
            <w:tcBorders>
              <w:top w:val="single" w:sz="4" w:space="0" w:color="auto"/>
            </w:tcBorders>
          </w:tcPr>
          <w:p w14:paraId="1ADA8C24" w14:textId="1648DCED" w:rsidR="00AF024C" w:rsidRPr="00AA6956" w:rsidRDefault="00AF024C" w:rsidP="00AF024C">
            <w:pPr>
              <w:pStyle w:val="acctfourfigures"/>
              <w:tabs>
                <w:tab w:val="clear" w:pos="765"/>
                <w:tab w:val="decimal" w:pos="916"/>
              </w:tabs>
              <w:spacing w:line="240" w:lineRule="atLeast"/>
              <w:ind w:right="-79"/>
              <w:rPr>
                <w:rFonts w:cs="Times New Roman"/>
                <w:szCs w:val="22"/>
                <w:lang w:bidi="th-TH"/>
              </w:rPr>
            </w:pPr>
            <w:r w:rsidRPr="00AA6956">
              <w:rPr>
                <w:rFonts w:cs="Times New Roman"/>
                <w:szCs w:val="22"/>
                <w:lang w:bidi="th-TH"/>
              </w:rPr>
              <w:t>-</w:t>
            </w:r>
          </w:p>
        </w:tc>
        <w:tc>
          <w:tcPr>
            <w:tcW w:w="181" w:type="dxa"/>
          </w:tcPr>
          <w:p w14:paraId="4D3F1363" w14:textId="77777777" w:rsidR="00AF024C" w:rsidRPr="0074516E" w:rsidRDefault="00AF024C" w:rsidP="00AF024C">
            <w:pPr>
              <w:pStyle w:val="acctfourfigures"/>
              <w:tabs>
                <w:tab w:val="clear" w:pos="765"/>
                <w:tab w:val="decimal" w:pos="1100"/>
              </w:tabs>
              <w:spacing w:line="240" w:lineRule="atLeast"/>
              <w:ind w:right="-79"/>
              <w:rPr>
                <w:rFonts w:cs="Times New Roman"/>
                <w:szCs w:val="22"/>
                <w:lang w:bidi="th-TH"/>
              </w:rPr>
            </w:pPr>
          </w:p>
        </w:tc>
        <w:tc>
          <w:tcPr>
            <w:tcW w:w="1215" w:type="dxa"/>
            <w:tcBorders>
              <w:top w:val="single" w:sz="4" w:space="0" w:color="auto"/>
            </w:tcBorders>
          </w:tcPr>
          <w:p w14:paraId="07D7980B" w14:textId="0A21A5B3" w:rsidR="00AF024C" w:rsidRPr="0074516E" w:rsidRDefault="00AF024C" w:rsidP="00AF024C">
            <w:pPr>
              <w:pStyle w:val="acctfourfigures"/>
              <w:tabs>
                <w:tab w:val="clear" w:pos="765"/>
                <w:tab w:val="decimal" w:pos="1004"/>
              </w:tabs>
              <w:spacing w:line="240" w:lineRule="atLeast"/>
              <w:ind w:right="-79"/>
              <w:rPr>
                <w:rFonts w:cs="Times New Roman"/>
                <w:szCs w:val="22"/>
                <w:cs/>
                <w:lang w:bidi="th-TH"/>
              </w:rPr>
            </w:pPr>
            <w:r w:rsidRPr="000637C7">
              <w:rPr>
                <w:rFonts w:cs="Times New Roman"/>
                <w:b/>
                <w:bCs/>
                <w:szCs w:val="22"/>
                <w:lang w:bidi="th-TH"/>
              </w:rPr>
              <w:t>(5,71</w:t>
            </w:r>
            <w:r>
              <w:rPr>
                <w:rFonts w:cs="Times New Roman"/>
                <w:b/>
                <w:bCs/>
                <w:szCs w:val="22"/>
                <w:lang w:bidi="th-TH"/>
              </w:rPr>
              <w:t>9</w:t>
            </w:r>
            <w:r w:rsidRPr="000637C7">
              <w:rPr>
                <w:rFonts w:cs="Times New Roman"/>
                <w:b/>
                <w:bCs/>
                <w:szCs w:val="22"/>
                <w:lang w:bidi="th-TH"/>
              </w:rPr>
              <w:t>)</w:t>
            </w:r>
          </w:p>
        </w:tc>
        <w:tc>
          <w:tcPr>
            <w:tcW w:w="183" w:type="dxa"/>
          </w:tcPr>
          <w:p w14:paraId="74F09C55"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tcBorders>
          </w:tcPr>
          <w:p w14:paraId="4DAA6DE0" w14:textId="64A4678B" w:rsidR="00AF024C" w:rsidRPr="00AA6956" w:rsidRDefault="00AF024C" w:rsidP="00AA6956">
            <w:pPr>
              <w:pStyle w:val="acctfourfigures"/>
              <w:tabs>
                <w:tab w:val="clear" w:pos="765"/>
                <w:tab w:val="decimal" w:pos="915"/>
              </w:tabs>
              <w:spacing w:line="240" w:lineRule="atLeast"/>
              <w:ind w:right="-79"/>
              <w:rPr>
                <w:rFonts w:cs="Times New Roman"/>
                <w:szCs w:val="22"/>
                <w:lang w:bidi="th-TH"/>
              </w:rPr>
            </w:pPr>
            <w:r w:rsidRPr="00AA6956">
              <w:rPr>
                <w:rFonts w:cs="Times New Roman"/>
                <w:szCs w:val="22"/>
                <w:lang w:bidi="th-TH"/>
              </w:rPr>
              <w:t>-</w:t>
            </w:r>
          </w:p>
        </w:tc>
        <w:tc>
          <w:tcPr>
            <w:tcW w:w="180" w:type="dxa"/>
          </w:tcPr>
          <w:p w14:paraId="1E46141A" w14:textId="77777777" w:rsidR="00AF024C" w:rsidRPr="0074516E" w:rsidRDefault="00AF024C" w:rsidP="00AF024C">
            <w:pPr>
              <w:pStyle w:val="acctfourfigures"/>
              <w:tabs>
                <w:tab w:val="clear" w:pos="765"/>
                <w:tab w:val="decimal" w:pos="916"/>
              </w:tabs>
              <w:spacing w:line="240" w:lineRule="atLeast"/>
              <w:ind w:right="-79"/>
              <w:rPr>
                <w:rFonts w:cs="Times New Roman"/>
                <w:szCs w:val="22"/>
                <w:lang w:bidi="th-TH"/>
              </w:rPr>
            </w:pPr>
          </w:p>
        </w:tc>
        <w:tc>
          <w:tcPr>
            <w:tcW w:w="1232" w:type="dxa"/>
            <w:tcBorders>
              <w:top w:val="single" w:sz="4" w:space="0" w:color="auto"/>
            </w:tcBorders>
          </w:tcPr>
          <w:p w14:paraId="017DE83D" w14:textId="02F7B506" w:rsidR="00AF024C" w:rsidRPr="0074516E" w:rsidRDefault="00AF024C" w:rsidP="00AF024C">
            <w:pPr>
              <w:pStyle w:val="acctfourfigures"/>
              <w:tabs>
                <w:tab w:val="clear" w:pos="765"/>
                <w:tab w:val="decimal" w:pos="915"/>
              </w:tabs>
              <w:spacing w:line="240" w:lineRule="atLeast"/>
              <w:ind w:right="-79"/>
              <w:rPr>
                <w:rFonts w:cs="Times New Roman"/>
                <w:szCs w:val="22"/>
                <w:lang w:bidi="th-TH"/>
              </w:rPr>
            </w:pPr>
            <w:r w:rsidRPr="000637C7">
              <w:rPr>
                <w:rFonts w:cs="Times New Roman"/>
                <w:b/>
                <w:bCs/>
                <w:szCs w:val="22"/>
                <w:lang w:bidi="th-TH"/>
              </w:rPr>
              <w:t>(5,71</w:t>
            </w:r>
            <w:r>
              <w:rPr>
                <w:rFonts w:cs="Times New Roman"/>
                <w:b/>
                <w:bCs/>
                <w:szCs w:val="22"/>
                <w:lang w:bidi="th-TH"/>
              </w:rPr>
              <w:t>9</w:t>
            </w:r>
            <w:r w:rsidRPr="000637C7">
              <w:rPr>
                <w:rFonts w:cs="Times New Roman"/>
                <w:b/>
                <w:bCs/>
                <w:szCs w:val="22"/>
                <w:lang w:bidi="th-TH"/>
              </w:rPr>
              <w:t>)</w:t>
            </w:r>
          </w:p>
        </w:tc>
      </w:tr>
      <w:tr w:rsidR="00AF024C" w:rsidRPr="00880EEB" w14:paraId="4C1BE5E7" w14:textId="77777777" w:rsidTr="00776CAC">
        <w:trPr>
          <w:cantSplit/>
        </w:trPr>
        <w:tc>
          <w:tcPr>
            <w:tcW w:w="3971" w:type="dxa"/>
          </w:tcPr>
          <w:p w14:paraId="2A909370" w14:textId="563AA2AE" w:rsidR="00AF024C" w:rsidRPr="00880EEB" w:rsidRDefault="00AF024C" w:rsidP="00AF024C">
            <w:pPr>
              <w:spacing w:line="240" w:lineRule="atLeast"/>
              <w:ind w:left="-70" w:right="-79"/>
              <w:rPr>
                <w:rFonts w:cs="Times New Roman"/>
                <w:b/>
                <w:bCs/>
                <w:szCs w:val="22"/>
              </w:rPr>
            </w:pPr>
            <w:r w:rsidRPr="00AB5DFA">
              <w:rPr>
                <w:rFonts w:cs="Times New Roman"/>
                <w:b/>
                <w:bCs/>
                <w:szCs w:val="22"/>
              </w:rPr>
              <w:t>At the end of the period / year</w:t>
            </w:r>
          </w:p>
        </w:tc>
        <w:tc>
          <w:tcPr>
            <w:tcW w:w="1079" w:type="dxa"/>
            <w:tcBorders>
              <w:top w:val="single" w:sz="4" w:space="0" w:color="auto"/>
              <w:bottom w:val="double" w:sz="4" w:space="0" w:color="auto"/>
            </w:tcBorders>
          </w:tcPr>
          <w:p w14:paraId="0774F48D" w14:textId="7FAB1185" w:rsidR="00AF024C" w:rsidRPr="00CD0E25" w:rsidRDefault="00AF024C" w:rsidP="00AF024C">
            <w:pPr>
              <w:pStyle w:val="acctfourfigures"/>
              <w:tabs>
                <w:tab w:val="clear" w:pos="765"/>
                <w:tab w:val="decimal" w:pos="916"/>
              </w:tabs>
              <w:spacing w:line="240" w:lineRule="atLeast"/>
              <w:ind w:right="-79"/>
              <w:rPr>
                <w:rFonts w:cs="Times New Roman"/>
                <w:b/>
                <w:bCs/>
                <w:szCs w:val="22"/>
                <w:lang w:bidi="th-TH"/>
              </w:rPr>
            </w:pPr>
            <w:r w:rsidRPr="00AA6956">
              <w:rPr>
                <w:rFonts w:cs="Times New Roman"/>
                <w:b/>
                <w:bCs/>
                <w:szCs w:val="22"/>
                <w:lang w:bidi="th-TH"/>
              </w:rPr>
              <w:t>387,98</w:t>
            </w:r>
            <w:r w:rsidR="003F28F4">
              <w:rPr>
                <w:rFonts w:cs="Times New Roman"/>
                <w:b/>
                <w:bCs/>
                <w:szCs w:val="22"/>
                <w:lang w:bidi="th-TH"/>
              </w:rPr>
              <w:t>3</w:t>
            </w:r>
          </w:p>
        </w:tc>
        <w:tc>
          <w:tcPr>
            <w:tcW w:w="181" w:type="dxa"/>
          </w:tcPr>
          <w:p w14:paraId="2CD675ED" w14:textId="77777777" w:rsidR="00AF024C" w:rsidRPr="00CD0E25" w:rsidRDefault="00AF024C" w:rsidP="00AF024C">
            <w:pPr>
              <w:pStyle w:val="acctfourfigures"/>
              <w:tabs>
                <w:tab w:val="clear" w:pos="765"/>
                <w:tab w:val="decimal" w:pos="1100"/>
              </w:tabs>
              <w:spacing w:line="240" w:lineRule="atLeast"/>
              <w:ind w:right="-79"/>
              <w:rPr>
                <w:rFonts w:cs="Times New Roman"/>
                <w:b/>
                <w:bCs/>
                <w:szCs w:val="22"/>
              </w:rPr>
            </w:pPr>
          </w:p>
        </w:tc>
        <w:tc>
          <w:tcPr>
            <w:tcW w:w="1215" w:type="dxa"/>
            <w:tcBorders>
              <w:top w:val="single" w:sz="4" w:space="0" w:color="auto"/>
              <w:bottom w:val="double" w:sz="4" w:space="0" w:color="auto"/>
            </w:tcBorders>
          </w:tcPr>
          <w:p w14:paraId="3A76E17C" w14:textId="3C9B6189" w:rsidR="00AF024C" w:rsidRPr="00CD0E25" w:rsidRDefault="00AF024C" w:rsidP="00AF024C">
            <w:pPr>
              <w:pStyle w:val="acctfourfigures"/>
              <w:tabs>
                <w:tab w:val="clear" w:pos="765"/>
                <w:tab w:val="decimal" w:pos="999"/>
              </w:tabs>
              <w:spacing w:line="240" w:lineRule="atLeast"/>
              <w:ind w:right="-79"/>
              <w:rPr>
                <w:rFonts w:cs="Times New Roman"/>
                <w:b/>
                <w:bCs/>
                <w:szCs w:val="22"/>
                <w:lang w:val="en-US" w:bidi="th-TH"/>
              </w:rPr>
            </w:pPr>
            <w:r w:rsidRPr="00CD0E25">
              <w:rPr>
                <w:rFonts w:cs="Times New Roman"/>
                <w:b/>
                <w:bCs/>
                <w:szCs w:val="22"/>
                <w:lang w:bidi="th-TH"/>
              </w:rPr>
              <w:t>342,115</w:t>
            </w:r>
          </w:p>
        </w:tc>
        <w:tc>
          <w:tcPr>
            <w:tcW w:w="183" w:type="dxa"/>
          </w:tcPr>
          <w:p w14:paraId="7DB52A75" w14:textId="77777777" w:rsidR="00AF024C" w:rsidRPr="00CD0E25" w:rsidRDefault="00AF024C" w:rsidP="00AF024C">
            <w:pPr>
              <w:pStyle w:val="acctfourfigures"/>
              <w:tabs>
                <w:tab w:val="clear" w:pos="765"/>
                <w:tab w:val="decimal" w:pos="916"/>
              </w:tabs>
              <w:spacing w:line="240" w:lineRule="atLeast"/>
              <w:ind w:right="-79"/>
              <w:rPr>
                <w:rFonts w:cs="Times New Roman"/>
                <w:b/>
                <w:bCs/>
                <w:szCs w:val="22"/>
              </w:rPr>
            </w:pPr>
          </w:p>
        </w:tc>
        <w:tc>
          <w:tcPr>
            <w:tcW w:w="1168" w:type="dxa"/>
            <w:tcBorders>
              <w:top w:val="single" w:sz="4" w:space="0" w:color="auto"/>
              <w:bottom w:val="double" w:sz="4" w:space="0" w:color="auto"/>
            </w:tcBorders>
          </w:tcPr>
          <w:p w14:paraId="2A2AD798" w14:textId="12252B79" w:rsidR="00AF024C" w:rsidRPr="00CD0E25" w:rsidRDefault="00AF024C" w:rsidP="00AA6956">
            <w:pPr>
              <w:pStyle w:val="acctfourfigures"/>
              <w:tabs>
                <w:tab w:val="clear" w:pos="765"/>
                <w:tab w:val="decimal" w:pos="915"/>
              </w:tabs>
              <w:spacing w:line="240" w:lineRule="atLeast"/>
              <w:ind w:right="-79"/>
              <w:rPr>
                <w:rFonts w:cs="Times New Roman"/>
                <w:b/>
                <w:bCs/>
                <w:szCs w:val="22"/>
                <w:lang w:bidi="th-TH"/>
              </w:rPr>
            </w:pPr>
            <w:r w:rsidRPr="00AA6956">
              <w:rPr>
                <w:rFonts w:cs="Times New Roman"/>
                <w:b/>
                <w:bCs/>
                <w:szCs w:val="22"/>
                <w:lang w:bidi="th-TH"/>
              </w:rPr>
              <w:t>385,482</w:t>
            </w:r>
          </w:p>
        </w:tc>
        <w:tc>
          <w:tcPr>
            <w:tcW w:w="180" w:type="dxa"/>
          </w:tcPr>
          <w:p w14:paraId="489DBD42" w14:textId="77777777" w:rsidR="00AF024C" w:rsidRPr="00CD0E25" w:rsidRDefault="00AF024C" w:rsidP="00AF024C">
            <w:pPr>
              <w:pStyle w:val="acctfourfigures"/>
              <w:tabs>
                <w:tab w:val="clear" w:pos="765"/>
                <w:tab w:val="decimal" w:pos="916"/>
              </w:tabs>
              <w:spacing w:line="240" w:lineRule="atLeast"/>
              <w:ind w:right="-79"/>
              <w:rPr>
                <w:rFonts w:cs="Times New Roman"/>
                <w:b/>
                <w:bCs/>
                <w:szCs w:val="22"/>
              </w:rPr>
            </w:pPr>
          </w:p>
        </w:tc>
        <w:tc>
          <w:tcPr>
            <w:tcW w:w="1232" w:type="dxa"/>
            <w:tcBorders>
              <w:top w:val="single" w:sz="4" w:space="0" w:color="auto"/>
              <w:bottom w:val="double" w:sz="4" w:space="0" w:color="auto"/>
            </w:tcBorders>
          </w:tcPr>
          <w:p w14:paraId="66725B0D" w14:textId="33B9D2E8" w:rsidR="00AF024C" w:rsidRPr="00CD0E25" w:rsidRDefault="00AF024C" w:rsidP="00AF024C">
            <w:pPr>
              <w:pStyle w:val="acctfourfigures"/>
              <w:tabs>
                <w:tab w:val="clear" w:pos="765"/>
                <w:tab w:val="decimal" w:pos="916"/>
              </w:tabs>
              <w:spacing w:line="240" w:lineRule="atLeast"/>
              <w:ind w:right="-79"/>
              <w:rPr>
                <w:rFonts w:cs="Times New Roman"/>
                <w:b/>
                <w:bCs/>
                <w:szCs w:val="22"/>
              </w:rPr>
            </w:pPr>
            <w:r w:rsidRPr="00CD0E25">
              <w:rPr>
                <w:rFonts w:cs="Times New Roman"/>
                <w:b/>
                <w:bCs/>
                <w:szCs w:val="22"/>
                <w:lang w:bidi="th-TH"/>
              </w:rPr>
              <w:t>340,221</w:t>
            </w:r>
          </w:p>
        </w:tc>
      </w:tr>
    </w:tbl>
    <w:p w14:paraId="54FF8FE8" w14:textId="77777777" w:rsidR="00191DA4" w:rsidRDefault="00191DA4" w:rsidP="003F7378">
      <w:pPr>
        <w:tabs>
          <w:tab w:val="left" w:pos="900"/>
        </w:tabs>
        <w:spacing w:line="240" w:lineRule="atLeast"/>
        <w:ind w:left="540"/>
        <w:jc w:val="thaiDistribute"/>
        <w:rPr>
          <w:rFonts w:eastAsia="Calibri" w:cs="Times New Roman"/>
          <w:b/>
          <w:bCs/>
          <w:i/>
          <w:iCs/>
          <w:szCs w:val="22"/>
          <w:lang w:bidi="th-TH"/>
        </w:rPr>
      </w:pPr>
    </w:p>
    <w:p w14:paraId="7A85C38A" w14:textId="6459E020" w:rsidR="001E4666" w:rsidRDefault="001E4666" w:rsidP="003F7378">
      <w:pPr>
        <w:tabs>
          <w:tab w:val="left" w:pos="900"/>
        </w:tabs>
        <w:spacing w:line="240" w:lineRule="atLeast"/>
        <w:ind w:left="540"/>
        <w:jc w:val="thaiDistribute"/>
        <w:rPr>
          <w:rFonts w:eastAsia="Calibri" w:cs="Times New Roman"/>
          <w:b/>
          <w:bCs/>
          <w:i/>
          <w:iCs/>
          <w:szCs w:val="22"/>
          <w:lang w:bidi="th-TH"/>
        </w:rPr>
      </w:pPr>
      <w:r w:rsidRPr="0012708E">
        <w:rPr>
          <w:rFonts w:eastAsia="Calibri" w:cs="Times New Roman"/>
          <w:b/>
          <w:bCs/>
          <w:i/>
          <w:iCs/>
          <w:szCs w:val="22"/>
          <w:lang w:bidi="th-TH"/>
        </w:rPr>
        <w:t>Actuarial assumptions</w:t>
      </w:r>
    </w:p>
    <w:p w14:paraId="0127CB9F" w14:textId="77777777" w:rsidR="00FA6381" w:rsidRPr="0012708E" w:rsidRDefault="00FA6381" w:rsidP="003F7378">
      <w:pPr>
        <w:tabs>
          <w:tab w:val="left" w:pos="900"/>
        </w:tabs>
        <w:spacing w:line="240" w:lineRule="atLeast"/>
        <w:ind w:left="540"/>
        <w:jc w:val="thaiDistribute"/>
        <w:rPr>
          <w:rFonts w:eastAsia="Calibri" w:cs="Times New Roman"/>
          <w:b/>
          <w:bCs/>
          <w:i/>
          <w:iCs/>
          <w:szCs w:val="22"/>
          <w:lang w:bidi="th-TH"/>
        </w:rPr>
      </w:pPr>
    </w:p>
    <w:tbl>
      <w:tblPr>
        <w:tblW w:w="9275"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260"/>
        <w:gridCol w:w="270"/>
        <w:gridCol w:w="1170"/>
        <w:gridCol w:w="273"/>
        <w:gridCol w:w="1172"/>
      </w:tblGrid>
      <w:tr w:rsidR="00D042CF" w:rsidRPr="00880EEB" w14:paraId="3F384C54" w14:textId="4A0EB076" w:rsidTr="00FA6381">
        <w:trPr>
          <w:cantSplit/>
          <w:tblHeader/>
        </w:trPr>
        <w:tc>
          <w:tcPr>
            <w:tcW w:w="3690" w:type="dxa"/>
          </w:tcPr>
          <w:p w14:paraId="395D9A96" w14:textId="77777777" w:rsidR="00D042CF" w:rsidRPr="00880EEB" w:rsidRDefault="00D042CF" w:rsidP="001B0A5F">
            <w:pPr>
              <w:pStyle w:val="acctfourfigures"/>
              <w:spacing w:line="240" w:lineRule="atLeast"/>
              <w:ind w:right="-79"/>
              <w:rPr>
                <w:rFonts w:cs="Times New Roman"/>
                <w:szCs w:val="22"/>
              </w:rPr>
            </w:pPr>
          </w:p>
        </w:tc>
        <w:tc>
          <w:tcPr>
            <w:tcW w:w="2700" w:type="dxa"/>
            <w:gridSpan w:val="3"/>
            <w:vAlign w:val="bottom"/>
          </w:tcPr>
          <w:p w14:paraId="57003D30" w14:textId="5180F1BB" w:rsidR="00D042CF" w:rsidRPr="00880EEB" w:rsidRDefault="00D042CF">
            <w:pPr>
              <w:spacing w:line="240" w:lineRule="atLeast"/>
              <w:ind w:left="-108" w:right="-108"/>
              <w:jc w:val="center"/>
              <w:rPr>
                <w:rFonts w:cs="Times New Roman"/>
                <w:b/>
                <w:bCs/>
                <w:szCs w:val="22"/>
                <w:rtl/>
                <w:cs/>
              </w:rPr>
            </w:pPr>
            <w:r w:rsidRPr="00880EEB">
              <w:rPr>
                <w:rFonts w:cs="Times New Roman"/>
                <w:b/>
                <w:bCs/>
                <w:spacing w:val="-4"/>
                <w:szCs w:val="22"/>
              </w:rPr>
              <w:t xml:space="preserve">Consolidated </w:t>
            </w:r>
          </w:p>
        </w:tc>
        <w:tc>
          <w:tcPr>
            <w:tcW w:w="270" w:type="dxa"/>
          </w:tcPr>
          <w:p w14:paraId="0C1C35A1" w14:textId="77777777" w:rsidR="00D042CF" w:rsidRPr="00880EEB" w:rsidRDefault="00D042CF" w:rsidP="001B0A5F">
            <w:pPr>
              <w:spacing w:line="240" w:lineRule="atLeast"/>
              <w:ind w:left="-108" w:right="-108"/>
              <w:jc w:val="center"/>
              <w:rPr>
                <w:rFonts w:cs="Times New Roman"/>
                <w:b/>
                <w:bCs/>
                <w:spacing w:val="-4"/>
                <w:szCs w:val="22"/>
              </w:rPr>
            </w:pPr>
          </w:p>
        </w:tc>
        <w:tc>
          <w:tcPr>
            <w:tcW w:w="2615" w:type="dxa"/>
            <w:gridSpan w:val="3"/>
          </w:tcPr>
          <w:p w14:paraId="4C37DA4B" w14:textId="46794870" w:rsidR="00D042CF" w:rsidRPr="00880EEB" w:rsidRDefault="00D042CF" w:rsidP="001B0A5F">
            <w:pPr>
              <w:spacing w:line="240" w:lineRule="atLeast"/>
              <w:ind w:left="-108" w:right="-108"/>
              <w:jc w:val="center"/>
              <w:rPr>
                <w:rFonts w:cs="Times New Roman"/>
                <w:b/>
                <w:bCs/>
                <w:spacing w:val="-4"/>
                <w:szCs w:val="22"/>
              </w:rPr>
            </w:pPr>
            <w:r w:rsidRPr="00880EEB">
              <w:rPr>
                <w:rFonts w:cs="Times New Roman"/>
                <w:b/>
                <w:bCs/>
                <w:spacing w:val="-4"/>
                <w:szCs w:val="22"/>
              </w:rPr>
              <w:t>The Bank</w:t>
            </w:r>
          </w:p>
        </w:tc>
      </w:tr>
      <w:tr w:rsidR="00FA6381" w:rsidRPr="00880EEB" w14:paraId="1193D08D" w14:textId="77777777" w:rsidTr="00FA6381">
        <w:trPr>
          <w:cantSplit/>
          <w:tblHeader/>
        </w:trPr>
        <w:tc>
          <w:tcPr>
            <w:tcW w:w="3690" w:type="dxa"/>
          </w:tcPr>
          <w:p w14:paraId="779DCB4E" w14:textId="77777777" w:rsidR="00FA6381" w:rsidRPr="00880EEB" w:rsidRDefault="00FA6381" w:rsidP="00FA6381">
            <w:pPr>
              <w:pStyle w:val="acctfourfigures"/>
              <w:spacing w:line="240" w:lineRule="atLeast"/>
              <w:ind w:right="-79"/>
              <w:rPr>
                <w:rFonts w:cs="Times New Roman"/>
                <w:szCs w:val="22"/>
              </w:rPr>
            </w:pPr>
          </w:p>
        </w:tc>
        <w:tc>
          <w:tcPr>
            <w:tcW w:w="1170" w:type="dxa"/>
            <w:vAlign w:val="bottom"/>
          </w:tcPr>
          <w:p w14:paraId="7B8D633F" w14:textId="52DDDD59" w:rsidR="00FA6381" w:rsidRDefault="00FA6381" w:rsidP="00FA6381">
            <w:pPr>
              <w:spacing w:line="240" w:lineRule="atLeast"/>
              <w:ind w:left="-108" w:right="-108"/>
              <w:jc w:val="center"/>
              <w:rPr>
                <w:rFonts w:cs="Times New Roman"/>
                <w:szCs w:val="22"/>
              </w:rPr>
            </w:pPr>
            <w:r>
              <w:rPr>
                <w:rFonts w:cs="Times New Roman"/>
                <w:szCs w:val="22"/>
              </w:rPr>
              <w:t xml:space="preserve">30 June </w:t>
            </w:r>
          </w:p>
        </w:tc>
        <w:tc>
          <w:tcPr>
            <w:tcW w:w="270" w:type="dxa"/>
            <w:vAlign w:val="bottom"/>
          </w:tcPr>
          <w:p w14:paraId="7A256816" w14:textId="77777777" w:rsidR="00FA6381" w:rsidRPr="00880EEB" w:rsidRDefault="00FA6381" w:rsidP="00FA6381">
            <w:pPr>
              <w:spacing w:line="240" w:lineRule="atLeast"/>
              <w:ind w:left="-108" w:right="-108"/>
              <w:rPr>
                <w:rFonts w:cs="Times New Roman"/>
                <w:szCs w:val="22"/>
                <w:rtl/>
                <w:cs/>
              </w:rPr>
            </w:pPr>
          </w:p>
        </w:tc>
        <w:tc>
          <w:tcPr>
            <w:tcW w:w="1260" w:type="dxa"/>
            <w:vAlign w:val="bottom"/>
          </w:tcPr>
          <w:p w14:paraId="08170C1B" w14:textId="248171D5" w:rsidR="00FA6381" w:rsidRDefault="00FA6381" w:rsidP="00FA6381">
            <w:pPr>
              <w:spacing w:line="240" w:lineRule="atLeast"/>
              <w:ind w:left="-108" w:right="-108"/>
              <w:jc w:val="center"/>
              <w:rPr>
                <w:rFonts w:cs="Times New Roman"/>
                <w:szCs w:val="22"/>
              </w:rPr>
            </w:pPr>
            <w:r>
              <w:rPr>
                <w:rFonts w:cs="Times New Roman"/>
                <w:szCs w:val="22"/>
              </w:rPr>
              <w:t>31 December</w:t>
            </w:r>
          </w:p>
        </w:tc>
        <w:tc>
          <w:tcPr>
            <w:tcW w:w="270" w:type="dxa"/>
          </w:tcPr>
          <w:p w14:paraId="773821E0" w14:textId="77777777" w:rsidR="00FA6381" w:rsidRPr="00880EEB" w:rsidRDefault="00FA6381" w:rsidP="00FA6381">
            <w:pPr>
              <w:spacing w:line="240" w:lineRule="atLeast"/>
              <w:ind w:left="-108" w:right="-108"/>
              <w:jc w:val="center"/>
              <w:rPr>
                <w:rFonts w:cs="Times New Roman"/>
                <w:snapToGrid w:val="0"/>
                <w:spacing w:val="-6"/>
                <w:szCs w:val="22"/>
              </w:rPr>
            </w:pPr>
          </w:p>
        </w:tc>
        <w:tc>
          <w:tcPr>
            <w:tcW w:w="1170" w:type="dxa"/>
            <w:vAlign w:val="bottom"/>
          </w:tcPr>
          <w:p w14:paraId="3F7885D0" w14:textId="14F8AB55" w:rsidR="00FA6381" w:rsidRDefault="00FA6381" w:rsidP="00FA6381">
            <w:pPr>
              <w:spacing w:line="240" w:lineRule="atLeast"/>
              <w:ind w:left="-108" w:right="-108"/>
              <w:jc w:val="center"/>
              <w:rPr>
                <w:rFonts w:cs="Times New Roman"/>
                <w:snapToGrid w:val="0"/>
                <w:spacing w:val="-6"/>
                <w:szCs w:val="22"/>
              </w:rPr>
            </w:pPr>
            <w:r>
              <w:rPr>
                <w:rFonts w:cs="Times New Roman"/>
                <w:szCs w:val="22"/>
              </w:rPr>
              <w:t xml:space="preserve">30 June </w:t>
            </w:r>
          </w:p>
        </w:tc>
        <w:tc>
          <w:tcPr>
            <w:tcW w:w="273" w:type="dxa"/>
            <w:vAlign w:val="bottom"/>
          </w:tcPr>
          <w:p w14:paraId="0DB244B9" w14:textId="77777777" w:rsidR="00FA6381" w:rsidRPr="00880EEB" w:rsidRDefault="00FA6381" w:rsidP="00FA6381">
            <w:pPr>
              <w:spacing w:line="240" w:lineRule="atLeast"/>
              <w:ind w:left="-108" w:right="-108"/>
              <w:jc w:val="center"/>
              <w:rPr>
                <w:rFonts w:cs="Times New Roman"/>
                <w:snapToGrid w:val="0"/>
                <w:spacing w:val="-6"/>
                <w:szCs w:val="22"/>
              </w:rPr>
            </w:pPr>
          </w:p>
        </w:tc>
        <w:tc>
          <w:tcPr>
            <w:tcW w:w="1172" w:type="dxa"/>
            <w:vAlign w:val="bottom"/>
          </w:tcPr>
          <w:p w14:paraId="0B031D9D" w14:textId="22D1A323" w:rsidR="00FA6381" w:rsidRDefault="00FA6381" w:rsidP="00FA6381">
            <w:pPr>
              <w:spacing w:line="240" w:lineRule="atLeast"/>
              <w:ind w:left="-108" w:right="-108"/>
              <w:jc w:val="center"/>
              <w:rPr>
                <w:rFonts w:cs="Times New Roman"/>
                <w:snapToGrid w:val="0"/>
                <w:spacing w:val="-6"/>
                <w:szCs w:val="22"/>
              </w:rPr>
            </w:pPr>
            <w:r>
              <w:rPr>
                <w:rFonts w:cs="Times New Roman"/>
                <w:szCs w:val="22"/>
              </w:rPr>
              <w:t>31 December</w:t>
            </w:r>
          </w:p>
        </w:tc>
      </w:tr>
      <w:tr w:rsidR="00FA6381" w:rsidRPr="00880EEB" w14:paraId="2A11C9F5" w14:textId="4270A6DC" w:rsidTr="00FA6381">
        <w:trPr>
          <w:cantSplit/>
          <w:tblHeader/>
        </w:trPr>
        <w:tc>
          <w:tcPr>
            <w:tcW w:w="3690" w:type="dxa"/>
          </w:tcPr>
          <w:p w14:paraId="698F764F" w14:textId="77777777" w:rsidR="00FA6381" w:rsidRPr="00880EEB" w:rsidRDefault="00FA6381" w:rsidP="00FA6381">
            <w:pPr>
              <w:pStyle w:val="acctfourfigures"/>
              <w:spacing w:line="240" w:lineRule="atLeast"/>
              <w:ind w:right="-79"/>
              <w:rPr>
                <w:rFonts w:cs="Times New Roman"/>
                <w:szCs w:val="22"/>
              </w:rPr>
            </w:pPr>
          </w:p>
        </w:tc>
        <w:tc>
          <w:tcPr>
            <w:tcW w:w="1170" w:type="dxa"/>
            <w:vAlign w:val="bottom"/>
          </w:tcPr>
          <w:p w14:paraId="3FBA9C66" w14:textId="57B67D75" w:rsidR="00FA6381" w:rsidRPr="00880EEB" w:rsidRDefault="00FA6381" w:rsidP="00FA6381">
            <w:pPr>
              <w:spacing w:line="240" w:lineRule="atLeast"/>
              <w:ind w:left="-108" w:right="-108"/>
              <w:jc w:val="center"/>
              <w:rPr>
                <w:rFonts w:cs="Times New Roman"/>
                <w:szCs w:val="22"/>
              </w:rPr>
            </w:pPr>
            <w:r>
              <w:rPr>
                <w:rFonts w:cs="Times New Roman"/>
                <w:szCs w:val="22"/>
              </w:rPr>
              <w:t>2025</w:t>
            </w:r>
          </w:p>
        </w:tc>
        <w:tc>
          <w:tcPr>
            <w:tcW w:w="270" w:type="dxa"/>
            <w:vAlign w:val="bottom"/>
          </w:tcPr>
          <w:p w14:paraId="750EDDE0" w14:textId="77777777" w:rsidR="00FA6381" w:rsidRPr="00880EEB" w:rsidRDefault="00FA6381" w:rsidP="00FA6381">
            <w:pPr>
              <w:spacing w:line="240" w:lineRule="atLeast"/>
              <w:ind w:left="-108" w:right="-108"/>
              <w:rPr>
                <w:rFonts w:cs="Times New Roman"/>
                <w:szCs w:val="22"/>
                <w:rtl/>
                <w:cs/>
              </w:rPr>
            </w:pPr>
          </w:p>
        </w:tc>
        <w:tc>
          <w:tcPr>
            <w:tcW w:w="1260" w:type="dxa"/>
            <w:vAlign w:val="bottom"/>
          </w:tcPr>
          <w:p w14:paraId="5662DEFF" w14:textId="54D60E68" w:rsidR="00FA6381" w:rsidRPr="00880EEB" w:rsidRDefault="00FA6381" w:rsidP="00FA6381">
            <w:pPr>
              <w:spacing w:line="240" w:lineRule="atLeast"/>
              <w:ind w:left="-108" w:right="-108"/>
              <w:jc w:val="center"/>
              <w:rPr>
                <w:rFonts w:cs="Times New Roman"/>
                <w:szCs w:val="22"/>
              </w:rPr>
            </w:pPr>
            <w:r>
              <w:rPr>
                <w:rFonts w:cs="Times New Roman"/>
                <w:szCs w:val="22"/>
              </w:rPr>
              <w:t>2024</w:t>
            </w:r>
          </w:p>
        </w:tc>
        <w:tc>
          <w:tcPr>
            <w:tcW w:w="270" w:type="dxa"/>
          </w:tcPr>
          <w:p w14:paraId="4DACD61B" w14:textId="77777777" w:rsidR="00FA6381" w:rsidRPr="00880EEB" w:rsidRDefault="00FA6381" w:rsidP="00FA6381">
            <w:pPr>
              <w:spacing w:line="240" w:lineRule="atLeast"/>
              <w:ind w:left="-108" w:right="-108"/>
              <w:jc w:val="center"/>
              <w:rPr>
                <w:rFonts w:cs="Times New Roman"/>
                <w:snapToGrid w:val="0"/>
                <w:spacing w:val="-6"/>
                <w:szCs w:val="22"/>
              </w:rPr>
            </w:pPr>
          </w:p>
        </w:tc>
        <w:tc>
          <w:tcPr>
            <w:tcW w:w="1170" w:type="dxa"/>
            <w:vAlign w:val="bottom"/>
          </w:tcPr>
          <w:p w14:paraId="1F90B6EB" w14:textId="427120E9" w:rsidR="00FA6381" w:rsidRPr="00880EEB" w:rsidRDefault="00FA6381" w:rsidP="00FA6381">
            <w:pPr>
              <w:spacing w:line="240" w:lineRule="atLeast"/>
              <w:ind w:left="-108" w:right="-108"/>
              <w:jc w:val="center"/>
              <w:rPr>
                <w:rFonts w:cs="Times New Roman"/>
                <w:snapToGrid w:val="0"/>
                <w:spacing w:val="-6"/>
                <w:szCs w:val="22"/>
              </w:rPr>
            </w:pPr>
            <w:r>
              <w:rPr>
                <w:rFonts w:cs="Times New Roman"/>
                <w:szCs w:val="22"/>
              </w:rPr>
              <w:t>2025</w:t>
            </w:r>
          </w:p>
        </w:tc>
        <w:tc>
          <w:tcPr>
            <w:tcW w:w="273" w:type="dxa"/>
            <w:vAlign w:val="bottom"/>
          </w:tcPr>
          <w:p w14:paraId="76BE1BA3" w14:textId="77777777" w:rsidR="00FA6381" w:rsidRPr="00880EEB" w:rsidRDefault="00FA6381" w:rsidP="00FA6381">
            <w:pPr>
              <w:spacing w:line="240" w:lineRule="atLeast"/>
              <w:ind w:left="-108" w:right="-108"/>
              <w:jc w:val="center"/>
              <w:rPr>
                <w:rFonts w:cs="Times New Roman"/>
                <w:snapToGrid w:val="0"/>
                <w:spacing w:val="-6"/>
                <w:szCs w:val="22"/>
              </w:rPr>
            </w:pPr>
          </w:p>
        </w:tc>
        <w:tc>
          <w:tcPr>
            <w:tcW w:w="1172" w:type="dxa"/>
            <w:vAlign w:val="bottom"/>
          </w:tcPr>
          <w:p w14:paraId="7637349F" w14:textId="203AAF49" w:rsidR="00FA6381" w:rsidRPr="00880EEB" w:rsidRDefault="00FA6381" w:rsidP="00FA6381">
            <w:pPr>
              <w:spacing w:line="240" w:lineRule="atLeast"/>
              <w:ind w:left="-108" w:right="-108"/>
              <w:jc w:val="center"/>
              <w:rPr>
                <w:rFonts w:cs="Times New Roman"/>
                <w:snapToGrid w:val="0"/>
                <w:spacing w:val="-6"/>
                <w:szCs w:val="22"/>
              </w:rPr>
            </w:pPr>
            <w:r>
              <w:rPr>
                <w:rFonts w:cs="Times New Roman"/>
                <w:szCs w:val="22"/>
              </w:rPr>
              <w:t>2024</w:t>
            </w:r>
          </w:p>
        </w:tc>
      </w:tr>
      <w:tr w:rsidR="00FA6381" w:rsidRPr="00880EEB" w14:paraId="6DBDA1E1" w14:textId="4D0AD734" w:rsidTr="00FA6381">
        <w:trPr>
          <w:cantSplit/>
          <w:trHeight w:val="70"/>
        </w:trPr>
        <w:tc>
          <w:tcPr>
            <w:tcW w:w="3690" w:type="dxa"/>
          </w:tcPr>
          <w:p w14:paraId="1B4A653E" w14:textId="77777777" w:rsidR="00FA6381" w:rsidRPr="00880EEB" w:rsidRDefault="00FA6381" w:rsidP="00FA6381">
            <w:pPr>
              <w:spacing w:line="240" w:lineRule="atLeast"/>
              <w:ind w:right="-79"/>
              <w:rPr>
                <w:rFonts w:cs="Times New Roman"/>
                <w:szCs w:val="22"/>
                <w:lang w:bidi="th-TH"/>
              </w:rPr>
            </w:pPr>
          </w:p>
        </w:tc>
        <w:tc>
          <w:tcPr>
            <w:tcW w:w="5585" w:type="dxa"/>
            <w:gridSpan w:val="7"/>
            <w:vAlign w:val="bottom"/>
          </w:tcPr>
          <w:p w14:paraId="67D6EAC5" w14:textId="256E6CE6" w:rsidR="00FA6381" w:rsidRPr="00880EEB" w:rsidRDefault="00FA6381" w:rsidP="00FA6381">
            <w:pPr>
              <w:spacing w:line="240" w:lineRule="atLeast"/>
              <w:ind w:left="-108" w:right="-108"/>
              <w:jc w:val="center"/>
              <w:rPr>
                <w:rFonts w:cs="Times New Roman"/>
                <w:i/>
                <w:iCs/>
                <w:szCs w:val="22"/>
              </w:rPr>
            </w:pPr>
            <w:r w:rsidRPr="00880EEB">
              <w:rPr>
                <w:rFonts w:cs="Times New Roman"/>
                <w:i/>
                <w:iCs/>
                <w:szCs w:val="22"/>
              </w:rPr>
              <w:t>(%)</w:t>
            </w:r>
          </w:p>
        </w:tc>
      </w:tr>
      <w:tr w:rsidR="00AF024C" w:rsidRPr="00880EEB" w14:paraId="3304A933" w14:textId="0E7EE8E9" w:rsidTr="00FA6381">
        <w:trPr>
          <w:cantSplit/>
          <w:trHeight w:val="70"/>
        </w:trPr>
        <w:tc>
          <w:tcPr>
            <w:tcW w:w="3690" w:type="dxa"/>
          </w:tcPr>
          <w:p w14:paraId="1EF83877" w14:textId="77777777" w:rsidR="00AF024C" w:rsidRPr="00880EEB" w:rsidRDefault="00AF024C" w:rsidP="00AF024C">
            <w:pPr>
              <w:pStyle w:val="BodyText"/>
              <w:spacing w:after="0" w:line="240" w:lineRule="atLeast"/>
              <w:rPr>
                <w:rFonts w:cs="Times New Roman"/>
                <w:szCs w:val="22"/>
                <w:lang w:val="en-GB"/>
              </w:rPr>
            </w:pPr>
            <w:r w:rsidRPr="00880EEB">
              <w:rPr>
                <w:rFonts w:cs="Times New Roman"/>
                <w:szCs w:val="22"/>
                <w:lang w:val="en-GB"/>
              </w:rPr>
              <w:t>Discount rate</w:t>
            </w:r>
          </w:p>
        </w:tc>
        <w:tc>
          <w:tcPr>
            <w:tcW w:w="1170" w:type="dxa"/>
          </w:tcPr>
          <w:p w14:paraId="339AED4C" w14:textId="4477CF21" w:rsidR="00AF024C" w:rsidRPr="0074516E" w:rsidRDefault="00AF024C" w:rsidP="00AF024C">
            <w:pPr>
              <w:pStyle w:val="acctfourfigures"/>
              <w:tabs>
                <w:tab w:val="clear" w:pos="765"/>
                <w:tab w:val="decimal" w:pos="735"/>
              </w:tabs>
              <w:spacing w:line="240" w:lineRule="atLeast"/>
              <w:rPr>
                <w:rFonts w:cs="Times New Roman"/>
                <w:szCs w:val="22"/>
              </w:rPr>
            </w:pPr>
            <w:r w:rsidRPr="00524A77">
              <w:t>2.21 - 2.31</w:t>
            </w:r>
          </w:p>
        </w:tc>
        <w:tc>
          <w:tcPr>
            <w:tcW w:w="270" w:type="dxa"/>
          </w:tcPr>
          <w:p w14:paraId="598E3BB3" w14:textId="77777777" w:rsidR="00AF024C" w:rsidRPr="0074516E" w:rsidRDefault="00AF024C" w:rsidP="00AF024C">
            <w:pPr>
              <w:pStyle w:val="acctfourfigures"/>
              <w:tabs>
                <w:tab w:val="clear" w:pos="765"/>
                <w:tab w:val="decimal" w:pos="678"/>
                <w:tab w:val="decimal" w:pos="825"/>
              </w:tabs>
              <w:spacing w:line="240" w:lineRule="atLeast"/>
              <w:ind w:right="-79"/>
              <w:rPr>
                <w:rFonts w:cs="Times New Roman"/>
                <w:szCs w:val="22"/>
              </w:rPr>
            </w:pPr>
          </w:p>
        </w:tc>
        <w:tc>
          <w:tcPr>
            <w:tcW w:w="1260" w:type="dxa"/>
          </w:tcPr>
          <w:p w14:paraId="4095199E" w14:textId="28CC185B" w:rsidR="00AF024C" w:rsidRPr="0074516E" w:rsidRDefault="00AF024C" w:rsidP="00AF024C">
            <w:pPr>
              <w:pStyle w:val="acctfourfigures"/>
              <w:tabs>
                <w:tab w:val="clear" w:pos="765"/>
              </w:tabs>
              <w:spacing w:line="240" w:lineRule="atLeast"/>
              <w:ind w:left="-75" w:right="10"/>
              <w:jc w:val="right"/>
              <w:rPr>
                <w:rFonts w:cs="Times New Roman"/>
                <w:szCs w:val="22"/>
              </w:rPr>
            </w:pPr>
            <w:r w:rsidRPr="000637C7">
              <w:rPr>
                <w:rFonts w:cs="Times New Roman"/>
                <w:szCs w:val="22"/>
              </w:rPr>
              <w:t>2.21 - 2.31</w:t>
            </w:r>
          </w:p>
        </w:tc>
        <w:tc>
          <w:tcPr>
            <w:tcW w:w="270" w:type="dxa"/>
          </w:tcPr>
          <w:p w14:paraId="1AFDED50" w14:textId="77777777" w:rsidR="00AF024C" w:rsidRPr="0074516E" w:rsidRDefault="00AF024C" w:rsidP="00AF024C">
            <w:pPr>
              <w:pStyle w:val="acctfourfigures"/>
              <w:tabs>
                <w:tab w:val="clear" w:pos="765"/>
                <w:tab w:val="decimal" w:pos="825"/>
              </w:tabs>
              <w:spacing w:line="240" w:lineRule="atLeast"/>
              <w:ind w:right="-79"/>
              <w:rPr>
                <w:rFonts w:cs="Times New Roman"/>
                <w:szCs w:val="22"/>
              </w:rPr>
            </w:pPr>
          </w:p>
        </w:tc>
        <w:tc>
          <w:tcPr>
            <w:tcW w:w="1170" w:type="dxa"/>
          </w:tcPr>
          <w:p w14:paraId="2F82A55F" w14:textId="7C098446" w:rsidR="00AF024C" w:rsidRPr="0074516E" w:rsidRDefault="00AF024C" w:rsidP="00AF024C">
            <w:pPr>
              <w:pStyle w:val="acctfourfigures"/>
              <w:tabs>
                <w:tab w:val="clear" w:pos="765"/>
                <w:tab w:val="decimal" w:pos="645"/>
              </w:tabs>
              <w:spacing w:line="240" w:lineRule="atLeast"/>
              <w:ind w:right="-79"/>
              <w:rPr>
                <w:rFonts w:cs="Times New Roman"/>
                <w:szCs w:val="22"/>
              </w:rPr>
            </w:pPr>
            <w:r w:rsidRPr="00A34E3D">
              <w:t>2.21</w:t>
            </w:r>
          </w:p>
        </w:tc>
        <w:tc>
          <w:tcPr>
            <w:tcW w:w="273" w:type="dxa"/>
          </w:tcPr>
          <w:p w14:paraId="35B9EA3E" w14:textId="77777777" w:rsidR="00AF024C" w:rsidRPr="0074516E" w:rsidRDefault="00AF024C" w:rsidP="00AF024C">
            <w:pPr>
              <w:pStyle w:val="acctfourfigures"/>
              <w:tabs>
                <w:tab w:val="clear" w:pos="765"/>
                <w:tab w:val="decimal" w:pos="825"/>
              </w:tabs>
              <w:spacing w:line="240" w:lineRule="atLeast"/>
              <w:ind w:right="-79"/>
              <w:rPr>
                <w:rFonts w:cs="Times New Roman"/>
                <w:szCs w:val="22"/>
              </w:rPr>
            </w:pPr>
          </w:p>
        </w:tc>
        <w:tc>
          <w:tcPr>
            <w:tcW w:w="1172" w:type="dxa"/>
          </w:tcPr>
          <w:p w14:paraId="385C1DD2" w14:textId="4A48648B" w:rsidR="00AF024C" w:rsidRPr="0074516E" w:rsidRDefault="00AF024C" w:rsidP="00AF024C">
            <w:pPr>
              <w:pStyle w:val="acctfourfigures"/>
              <w:tabs>
                <w:tab w:val="clear" w:pos="765"/>
                <w:tab w:val="decimal" w:pos="542"/>
              </w:tabs>
              <w:spacing w:line="240" w:lineRule="atLeast"/>
              <w:ind w:right="-79"/>
              <w:rPr>
                <w:rFonts w:cs="Times New Roman"/>
                <w:szCs w:val="22"/>
              </w:rPr>
            </w:pPr>
            <w:r w:rsidRPr="000637C7">
              <w:rPr>
                <w:rFonts w:cs="Times New Roman"/>
                <w:szCs w:val="22"/>
              </w:rPr>
              <w:t>2.21</w:t>
            </w:r>
          </w:p>
        </w:tc>
      </w:tr>
      <w:tr w:rsidR="00AF024C" w:rsidRPr="00880EEB" w14:paraId="16EE9C4B" w14:textId="73892D5B" w:rsidTr="00FA6381">
        <w:trPr>
          <w:cantSplit/>
          <w:trHeight w:val="70"/>
        </w:trPr>
        <w:tc>
          <w:tcPr>
            <w:tcW w:w="3690" w:type="dxa"/>
          </w:tcPr>
          <w:p w14:paraId="54DBEB75" w14:textId="77777777" w:rsidR="00AF024C" w:rsidRPr="00880EEB" w:rsidRDefault="00AF024C" w:rsidP="00AF024C">
            <w:pPr>
              <w:pStyle w:val="BodyText"/>
              <w:spacing w:after="0"/>
              <w:rPr>
                <w:rFonts w:cs="Times New Roman"/>
                <w:szCs w:val="22"/>
                <w:lang w:val="en-GB"/>
              </w:rPr>
            </w:pPr>
            <w:r w:rsidRPr="00880EEB">
              <w:rPr>
                <w:rFonts w:cs="Times New Roman"/>
                <w:szCs w:val="22"/>
                <w:lang w:val="en-GB"/>
              </w:rPr>
              <w:t>Future salary growth</w:t>
            </w:r>
          </w:p>
        </w:tc>
        <w:tc>
          <w:tcPr>
            <w:tcW w:w="1170" w:type="dxa"/>
          </w:tcPr>
          <w:p w14:paraId="13E4D0DB" w14:textId="43520A5E" w:rsidR="00AF024C" w:rsidRPr="0074516E" w:rsidRDefault="00AF024C" w:rsidP="00AF024C">
            <w:pPr>
              <w:pStyle w:val="acctfourfigures"/>
              <w:tabs>
                <w:tab w:val="clear" w:pos="765"/>
                <w:tab w:val="decimal" w:pos="735"/>
              </w:tabs>
              <w:spacing w:line="240" w:lineRule="atLeast"/>
              <w:ind w:right="-79"/>
              <w:rPr>
                <w:rFonts w:cs="Times New Roman"/>
                <w:szCs w:val="22"/>
              </w:rPr>
            </w:pPr>
            <w:r w:rsidRPr="00524A77">
              <w:t>5.00</w:t>
            </w:r>
          </w:p>
        </w:tc>
        <w:tc>
          <w:tcPr>
            <w:tcW w:w="270" w:type="dxa"/>
          </w:tcPr>
          <w:p w14:paraId="4C2D23DF" w14:textId="77777777" w:rsidR="00AF024C" w:rsidRPr="0074516E" w:rsidRDefault="00AF024C" w:rsidP="00AF024C">
            <w:pPr>
              <w:pStyle w:val="acctfourfigures"/>
              <w:tabs>
                <w:tab w:val="clear" w:pos="765"/>
                <w:tab w:val="decimal" w:pos="678"/>
                <w:tab w:val="decimal" w:pos="825"/>
              </w:tabs>
              <w:spacing w:line="240" w:lineRule="atLeast"/>
              <w:ind w:right="-79"/>
              <w:rPr>
                <w:rFonts w:cs="Times New Roman"/>
                <w:szCs w:val="22"/>
              </w:rPr>
            </w:pPr>
          </w:p>
        </w:tc>
        <w:tc>
          <w:tcPr>
            <w:tcW w:w="1260" w:type="dxa"/>
          </w:tcPr>
          <w:p w14:paraId="7AC5F255" w14:textId="3C9D1203" w:rsidR="00AF024C" w:rsidRPr="0074516E" w:rsidRDefault="00AF024C" w:rsidP="00AF024C">
            <w:pPr>
              <w:pStyle w:val="acctfourfigures"/>
              <w:tabs>
                <w:tab w:val="clear" w:pos="765"/>
                <w:tab w:val="decimal" w:pos="645"/>
              </w:tabs>
              <w:spacing w:line="240" w:lineRule="atLeast"/>
              <w:ind w:right="10"/>
              <w:jc w:val="right"/>
              <w:rPr>
                <w:rFonts w:cs="Times New Roman"/>
                <w:szCs w:val="22"/>
              </w:rPr>
            </w:pPr>
            <w:r w:rsidRPr="0093239C">
              <w:rPr>
                <w:rFonts w:cs="Times New Roman"/>
                <w:szCs w:val="22"/>
                <w:lang w:val="en-US" w:bidi="th-TH"/>
              </w:rPr>
              <w:t>5.00</w:t>
            </w:r>
          </w:p>
        </w:tc>
        <w:tc>
          <w:tcPr>
            <w:tcW w:w="270" w:type="dxa"/>
          </w:tcPr>
          <w:p w14:paraId="1DD5D3AA" w14:textId="77777777" w:rsidR="00AF024C" w:rsidRPr="0074516E" w:rsidRDefault="00AF024C" w:rsidP="00AF024C">
            <w:pPr>
              <w:pStyle w:val="acctfourfigures"/>
              <w:tabs>
                <w:tab w:val="clear" w:pos="765"/>
                <w:tab w:val="decimal" w:pos="825"/>
              </w:tabs>
              <w:spacing w:line="240" w:lineRule="atLeast"/>
              <w:ind w:right="-79"/>
              <w:rPr>
                <w:rFonts w:cs="Times New Roman"/>
                <w:szCs w:val="22"/>
              </w:rPr>
            </w:pPr>
          </w:p>
        </w:tc>
        <w:tc>
          <w:tcPr>
            <w:tcW w:w="1170" w:type="dxa"/>
          </w:tcPr>
          <w:p w14:paraId="52248133" w14:textId="14247B3A" w:rsidR="00AF024C" w:rsidRPr="0074516E" w:rsidRDefault="00AF024C" w:rsidP="00AF024C">
            <w:pPr>
              <w:pStyle w:val="acctfourfigures"/>
              <w:tabs>
                <w:tab w:val="clear" w:pos="765"/>
                <w:tab w:val="decimal" w:pos="645"/>
              </w:tabs>
              <w:spacing w:line="240" w:lineRule="atLeast"/>
              <w:ind w:right="-79"/>
              <w:rPr>
                <w:rFonts w:cs="Times New Roman"/>
                <w:szCs w:val="22"/>
              </w:rPr>
            </w:pPr>
            <w:r w:rsidRPr="00A34E3D">
              <w:t>5.00</w:t>
            </w:r>
          </w:p>
        </w:tc>
        <w:tc>
          <w:tcPr>
            <w:tcW w:w="273" w:type="dxa"/>
          </w:tcPr>
          <w:p w14:paraId="709DEC4C" w14:textId="77777777" w:rsidR="00AF024C" w:rsidRPr="0074516E" w:rsidRDefault="00AF024C" w:rsidP="00AF024C">
            <w:pPr>
              <w:pStyle w:val="acctfourfigures"/>
              <w:tabs>
                <w:tab w:val="clear" w:pos="765"/>
                <w:tab w:val="decimal" w:pos="825"/>
              </w:tabs>
              <w:spacing w:line="240" w:lineRule="atLeast"/>
              <w:ind w:right="-79"/>
              <w:rPr>
                <w:rFonts w:cs="Times New Roman"/>
                <w:szCs w:val="22"/>
              </w:rPr>
            </w:pPr>
          </w:p>
        </w:tc>
        <w:tc>
          <w:tcPr>
            <w:tcW w:w="1172" w:type="dxa"/>
          </w:tcPr>
          <w:p w14:paraId="757F23B4" w14:textId="42467B7E" w:rsidR="00AF024C" w:rsidRPr="0074516E" w:rsidRDefault="00AF024C" w:rsidP="00AF024C">
            <w:pPr>
              <w:pStyle w:val="acctfourfigures"/>
              <w:tabs>
                <w:tab w:val="clear" w:pos="765"/>
                <w:tab w:val="decimal" w:pos="542"/>
              </w:tabs>
              <w:spacing w:line="240" w:lineRule="atLeast"/>
              <w:ind w:right="-79"/>
              <w:rPr>
                <w:rFonts w:cs="Times New Roman"/>
                <w:szCs w:val="22"/>
              </w:rPr>
            </w:pPr>
            <w:r w:rsidRPr="0093239C">
              <w:rPr>
                <w:rFonts w:cs="Times New Roman"/>
                <w:szCs w:val="22"/>
                <w:lang w:val="en-US" w:bidi="th-TH"/>
              </w:rPr>
              <w:t>5.00</w:t>
            </w:r>
          </w:p>
        </w:tc>
      </w:tr>
    </w:tbl>
    <w:p w14:paraId="5AEEB4FF" w14:textId="77777777" w:rsidR="001E4666" w:rsidRPr="0012708E" w:rsidRDefault="001E4666" w:rsidP="001E4666">
      <w:pPr>
        <w:tabs>
          <w:tab w:val="left" w:pos="900"/>
        </w:tabs>
        <w:ind w:left="547"/>
        <w:rPr>
          <w:rFonts w:eastAsia="Calibri" w:cs="Times New Roman"/>
          <w:sz w:val="20"/>
          <w:lang w:bidi="th-TH"/>
        </w:rPr>
      </w:pPr>
    </w:p>
    <w:p w14:paraId="12A28CFB" w14:textId="77777777" w:rsidR="001E4666" w:rsidRPr="0012708E" w:rsidRDefault="001E4666" w:rsidP="003F7378">
      <w:pPr>
        <w:tabs>
          <w:tab w:val="left" w:pos="900"/>
        </w:tabs>
        <w:spacing w:line="240" w:lineRule="atLeast"/>
        <w:ind w:left="547" w:hanging="7"/>
        <w:jc w:val="both"/>
        <w:rPr>
          <w:rFonts w:eastAsia="Calibri" w:cs="Times New Roman"/>
          <w:szCs w:val="22"/>
          <w:lang w:bidi="th-TH"/>
        </w:rPr>
      </w:pPr>
      <w:r w:rsidRPr="0012708E">
        <w:rPr>
          <w:rFonts w:eastAsia="Calibri" w:cs="Times New Roman"/>
          <w:szCs w:val="22"/>
          <w:lang w:bidi="th-TH"/>
        </w:rPr>
        <w:t>Assumptions regarding future mortality have been based on published statistics and mortality tables.</w:t>
      </w:r>
    </w:p>
    <w:p w14:paraId="010733B5" w14:textId="77777777" w:rsidR="001E4666" w:rsidRPr="0012708E" w:rsidRDefault="001E4666" w:rsidP="003F7378">
      <w:pPr>
        <w:tabs>
          <w:tab w:val="left" w:pos="900"/>
        </w:tabs>
        <w:ind w:left="547" w:hanging="7"/>
        <w:rPr>
          <w:rFonts w:eastAsia="Calibri" w:cs="Times New Roman"/>
          <w:szCs w:val="22"/>
          <w:lang w:bidi="th-TH"/>
        </w:rPr>
      </w:pPr>
    </w:p>
    <w:p w14:paraId="0C5754EA" w14:textId="430776A8" w:rsidR="001E4666" w:rsidRPr="0012708E" w:rsidRDefault="001E4666" w:rsidP="00D912E0">
      <w:pPr>
        <w:tabs>
          <w:tab w:val="left" w:pos="900"/>
        </w:tabs>
        <w:spacing w:line="240" w:lineRule="atLeast"/>
        <w:ind w:left="547" w:hanging="7"/>
        <w:jc w:val="both"/>
        <w:rPr>
          <w:rFonts w:eastAsia="Calibri" w:cs="Times New Roman"/>
          <w:szCs w:val="22"/>
          <w:lang w:bidi="th-TH"/>
        </w:rPr>
      </w:pPr>
      <w:r w:rsidRPr="0012708E">
        <w:rPr>
          <w:rFonts w:eastAsia="Calibri" w:cs="Times New Roman"/>
          <w:szCs w:val="22"/>
          <w:lang w:bidi="th-TH"/>
        </w:rPr>
        <w:t xml:space="preserve">At </w:t>
      </w:r>
      <w:r w:rsidR="00ED5CCD">
        <w:rPr>
          <w:rFonts w:eastAsia="Calibri" w:cs="Times New Roman"/>
          <w:szCs w:val="22"/>
          <w:lang w:bidi="th-TH"/>
        </w:rPr>
        <w:t>3</w:t>
      </w:r>
      <w:r w:rsidR="00A6711D">
        <w:rPr>
          <w:rFonts w:eastAsia="Calibri" w:cs="Times New Roman"/>
          <w:szCs w:val="22"/>
          <w:lang w:bidi="th-TH"/>
        </w:rPr>
        <w:t xml:space="preserve">0 June 2025, </w:t>
      </w:r>
      <w:r w:rsidRPr="0012708E">
        <w:rPr>
          <w:rFonts w:eastAsia="Calibri" w:cs="Times New Roman"/>
          <w:szCs w:val="22"/>
          <w:lang w:bidi="th-TH"/>
        </w:rPr>
        <w:t>the</w:t>
      </w:r>
      <w:r w:rsidR="00D53BC2" w:rsidRPr="0012708E">
        <w:rPr>
          <w:rFonts w:eastAsia="Calibri" w:cs="Times New Roman"/>
          <w:szCs w:val="22"/>
          <w:lang w:bidi="th-TH"/>
        </w:rPr>
        <w:t xml:space="preserve"> Group’s and the Bank’s</w:t>
      </w:r>
      <w:r w:rsidRPr="0012708E">
        <w:rPr>
          <w:rFonts w:eastAsia="Calibri" w:cs="Times New Roman"/>
          <w:szCs w:val="22"/>
          <w:lang w:bidi="th-TH"/>
        </w:rPr>
        <w:t xml:space="preserve"> weighted-average duration</w:t>
      </w:r>
      <w:r w:rsidR="00A60DFC">
        <w:rPr>
          <w:rFonts w:eastAsia="Calibri" w:cs="Times New Roman"/>
          <w:szCs w:val="22"/>
          <w:lang w:bidi="th-TH"/>
        </w:rPr>
        <w:t>s</w:t>
      </w:r>
      <w:r w:rsidRPr="0012708E">
        <w:rPr>
          <w:rFonts w:eastAsia="Calibri" w:cs="Times New Roman"/>
          <w:szCs w:val="22"/>
          <w:lang w:bidi="th-TH"/>
        </w:rPr>
        <w:t xml:space="preserve"> of the</w:t>
      </w:r>
      <w:r w:rsidR="00D62A50" w:rsidRPr="0012708E">
        <w:rPr>
          <w:rFonts w:eastAsia="Calibri" w:cs="Times New Roman"/>
          <w:szCs w:val="22"/>
          <w:lang w:bidi="th-TH"/>
        </w:rPr>
        <w:t xml:space="preserve"> defined benefit obligation </w:t>
      </w:r>
      <w:r w:rsidR="00A60DFC" w:rsidRPr="0074516E">
        <w:rPr>
          <w:rFonts w:eastAsia="Calibri" w:cs="Times New Roman"/>
          <w:szCs w:val="22"/>
          <w:lang w:bidi="th-TH"/>
        </w:rPr>
        <w:t>were</w:t>
      </w:r>
      <w:r w:rsidR="00EC4EC9">
        <w:rPr>
          <w:rFonts w:eastAsia="Calibri" w:cs="Times New Roman"/>
          <w:szCs w:val="22"/>
          <w:lang w:bidi="th-TH"/>
        </w:rPr>
        <w:t xml:space="preserve"> </w:t>
      </w:r>
      <w:r w:rsidR="00AF024C" w:rsidRPr="00AF024C">
        <w:rPr>
          <w:rFonts w:eastAsia="Calibri" w:cs="Times New Roman"/>
          <w:szCs w:val="22"/>
          <w:lang w:bidi="th-TH"/>
        </w:rPr>
        <w:t xml:space="preserve">6.3 </w:t>
      </w:r>
      <w:r w:rsidR="007C7DC7">
        <w:rPr>
          <w:rFonts w:eastAsia="Calibri" w:cs="Times New Roman"/>
          <w:szCs w:val="22"/>
          <w:lang w:bidi="th-TH"/>
        </w:rPr>
        <w:t>-</w:t>
      </w:r>
      <w:r w:rsidR="00AF024C" w:rsidRPr="00AF024C">
        <w:rPr>
          <w:rFonts w:eastAsia="Calibri" w:cs="Times New Roman"/>
          <w:szCs w:val="22"/>
          <w:lang w:bidi="th-TH"/>
        </w:rPr>
        <w:t xml:space="preserve"> 9.0 </w:t>
      </w:r>
      <w:r w:rsidRPr="0074516E">
        <w:rPr>
          <w:rFonts w:eastAsia="Calibri" w:cs="Times New Roman"/>
          <w:szCs w:val="22"/>
          <w:lang w:bidi="th-TH"/>
        </w:rPr>
        <w:t xml:space="preserve">years </w:t>
      </w:r>
      <w:r w:rsidR="00B37EB8" w:rsidRPr="0074516E">
        <w:rPr>
          <w:rFonts w:eastAsia="Calibri" w:cs="Times New Roman"/>
          <w:szCs w:val="22"/>
          <w:lang w:bidi="th-TH"/>
        </w:rPr>
        <w:t xml:space="preserve">and </w:t>
      </w:r>
      <w:r w:rsidR="00AF024C">
        <w:rPr>
          <w:rFonts w:eastAsia="Calibri" w:cs="Times New Roman"/>
          <w:szCs w:val="22"/>
          <w:lang w:bidi="th-TH"/>
        </w:rPr>
        <w:t>6.3</w:t>
      </w:r>
      <w:r w:rsidR="0074516E" w:rsidRPr="0074516E">
        <w:rPr>
          <w:rFonts w:eastAsia="Calibri" w:cs="Times New Roman"/>
          <w:szCs w:val="22"/>
          <w:lang w:bidi="th-TH"/>
        </w:rPr>
        <w:t xml:space="preserve"> </w:t>
      </w:r>
      <w:r w:rsidR="00B37EB8" w:rsidRPr="0074516E">
        <w:rPr>
          <w:rFonts w:eastAsia="Calibri" w:cs="Times New Roman"/>
          <w:szCs w:val="22"/>
          <w:lang w:bidi="th-TH"/>
        </w:rPr>
        <w:t>years</w:t>
      </w:r>
      <w:r w:rsidR="005D0358">
        <w:rPr>
          <w:rFonts w:eastAsia="Calibri" w:cs="Times New Roman"/>
          <w:szCs w:val="22"/>
          <w:lang w:bidi="th-TH"/>
        </w:rPr>
        <w:t>,</w:t>
      </w:r>
      <w:r w:rsidR="00B37EB8" w:rsidRPr="0012708E">
        <w:rPr>
          <w:rFonts w:eastAsia="Calibri" w:cs="Times New Roman"/>
          <w:szCs w:val="22"/>
          <w:lang w:bidi="th-TH"/>
        </w:rPr>
        <w:t xml:space="preserve"> </w:t>
      </w:r>
      <w:r w:rsidR="0074412E" w:rsidRPr="0012708E">
        <w:rPr>
          <w:rFonts w:eastAsia="Calibri" w:cs="Times New Roman"/>
          <w:szCs w:val="22"/>
          <w:lang w:bidi="th-TH"/>
        </w:rPr>
        <w:t>respectively</w:t>
      </w:r>
      <w:r w:rsidR="0074412E" w:rsidRPr="0012708E">
        <w:rPr>
          <w:rFonts w:eastAsia="Calibri" w:cs="Times New Roman"/>
          <w:i/>
          <w:iCs/>
          <w:szCs w:val="22"/>
          <w:lang w:bidi="th-TH"/>
        </w:rPr>
        <w:t xml:space="preserve"> </w:t>
      </w:r>
      <w:r w:rsidR="00F54A8B" w:rsidRPr="0012708E">
        <w:rPr>
          <w:rFonts w:eastAsia="Calibri" w:cs="Times New Roman"/>
          <w:i/>
          <w:iCs/>
          <w:szCs w:val="22"/>
          <w:lang w:bidi="th-TH"/>
        </w:rPr>
        <w:t>(</w:t>
      </w:r>
      <w:r w:rsidR="00A6711D">
        <w:rPr>
          <w:rFonts w:eastAsia="Calibri" w:cs="Times New Roman"/>
          <w:i/>
          <w:iCs/>
          <w:szCs w:val="22"/>
          <w:lang w:bidi="th-TH"/>
        </w:rPr>
        <w:t xml:space="preserve">31 December </w:t>
      </w:r>
      <w:r w:rsidR="00BE15E8" w:rsidRPr="0012708E">
        <w:rPr>
          <w:rFonts w:eastAsia="Calibri" w:cs="Times New Roman"/>
          <w:i/>
          <w:iCs/>
          <w:szCs w:val="22"/>
          <w:lang w:bidi="th-TH"/>
        </w:rPr>
        <w:t>202</w:t>
      </w:r>
      <w:r w:rsidR="00A6711D">
        <w:rPr>
          <w:rFonts w:eastAsia="Calibri" w:cs="Times New Roman"/>
          <w:i/>
          <w:iCs/>
          <w:szCs w:val="22"/>
          <w:lang w:bidi="th-TH"/>
        </w:rPr>
        <w:t>4</w:t>
      </w:r>
      <w:r w:rsidRPr="0012708E">
        <w:rPr>
          <w:rFonts w:eastAsia="Calibri" w:cs="Times New Roman"/>
          <w:i/>
          <w:iCs/>
          <w:szCs w:val="22"/>
          <w:lang w:bidi="th-TH"/>
        </w:rPr>
        <w:t xml:space="preserve">: </w:t>
      </w:r>
      <w:r w:rsidR="00A6711D">
        <w:rPr>
          <w:rFonts w:eastAsia="Calibri" w:cs="Times New Roman"/>
          <w:i/>
          <w:iCs/>
          <w:szCs w:val="22"/>
          <w:lang w:bidi="th-TH"/>
        </w:rPr>
        <w:t>6.8</w:t>
      </w:r>
      <w:r w:rsidR="00FC533D" w:rsidRPr="0012708E">
        <w:rPr>
          <w:rFonts w:eastAsia="Calibri" w:cs="Times New Roman"/>
          <w:i/>
          <w:iCs/>
          <w:szCs w:val="22"/>
          <w:lang w:bidi="th-TH"/>
        </w:rPr>
        <w:t xml:space="preserve"> </w:t>
      </w:r>
      <w:r w:rsidR="00040503">
        <w:rPr>
          <w:rFonts w:eastAsia="Calibri" w:cs="Times New Roman"/>
          <w:i/>
          <w:iCs/>
          <w:szCs w:val="22"/>
          <w:lang w:bidi="th-TH"/>
        </w:rPr>
        <w:t>-</w:t>
      </w:r>
      <w:r w:rsidR="00FC533D" w:rsidRPr="0012708E">
        <w:rPr>
          <w:rFonts w:eastAsia="Calibri" w:cs="Times New Roman"/>
          <w:i/>
          <w:iCs/>
          <w:szCs w:val="22"/>
          <w:lang w:bidi="th-TH"/>
        </w:rPr>
        <w:t xml:space="preserve"> </w:t>
      </w:r>
      <w:r w:rsidR="00022842">
        <w:rPr>
          <w:rFonts w:eastAsia="Calibri" w:cs="Times New Roman"/>
          <w:i/>
          <w:iCs/>
          <w:szCs w:val="22"/>
          <w:lang w:bidi="th-TH"/>
        </w:rPr>
        <w:t>9.</w:t>
      </w:r>
      <w:r w:rsidR="00EA1050">
        <w:rPr>
          <w:rFonts w:eastAsia="Calibri" w:cs="Times New Roman"/>
          <w:i/>
          <w:iCs/>
          <w:szCs w:val="22"/>
          <w:lang w:bidi="th-TH"/>
        </w:rPr>
        <w:t>5</w:t>
      </w:r>
      <w:r w:rsidR="00B37EB8" w:rsidRPr="0012708E">
        <w:rPr>
          <w:rFonts w:eastAsia="Calibri" w:cs="Times New Roman"/>
          <w:i/>
          <w:iCs/>
          <w:szCs w:val="22"/>
        </w:rPr>
        <w:t xml:space="preserve"> </w:t>
      </w:r>
      <w:r w:rsidR="00B37EB8" w:rsidRPr="0012708E">
        <w:rPr>
          <w:rFonts w:eastAsia="Calibri" w:cs="Times New Roman"/>
          <w:i/>
          <w:iCs/>
          <w:szCs w:val="22"/>
          <w:lang w:bidi="th-TH"/>
        </w:rPr>
        <w:t xml:space="preserve">years and </w:t>
      </w:r>
      <w:r w:rsidR="00EA1050">
        <w:rPr>
          <w:rFonts w:eastAsia="Calibri" w:cs="Times New Roman"/>
          <w:i/>
          <w:iCs/>
          <w:szCs w:val="22"/>
          <w:lang w:bidi="th-TH"/>
        </w:rPr>
        <w:t>6</w:t>
      </w:r>
      <w:r w:rsidR="00C264A1">
        <w:rPr>
          <w:rFonts w:eastAsia="Calibri" w:cs="Times New Roman"/>
          <w:i/>
          <w:iCs/>
          <w:szCs w:val="22"/>
          <w:lang w:bidi="th-TH"/>
        </w:rPr>
        <w:t>.</w:t>
      </w:r>
      <w:r w:rsidR="00EA1050">
        <w:rPr>
          <w:rFonts w:eastAsia="Calibri" w:cs="Times New Roman"/>
          <w:i/>
          <w:iCs/>
          <w:szCs w:val="22"/>
          <w:lang w:bidi="th-TH"/>
        </w:rPr>
        <w:t>8</w:t>
      </w:r>
      <w:r w:rsidRPr="0012708E">
        <w:rPr>
          <w:rFonts w:eastAsia="Calibri" w:cs="Times New Roman"/>
          <w:i/>
          <w:iCs/>
          <w:szCs w:val="22"/>
          <w:lang w:bidi="th-TH"/>
        </w:rPr>
        <w:t xml:space="preserve"> years</w:t>
      </w:r>
      <w:r w:rsidR="005D0358">
        <w:rPr>
          <w:rFonts w:eastAsia="Calibri" w:cs="Times New Roman"/>
          <w:i/>
          <w:iCs/>
          <w:szCs w:val="22"/>
          <w:lang w:bidi="th-TH"/>
        </w:rPr>
        <w:t>,</w:t>
      </w:r>
      <w:r w:rsidR="0074412E" w:rsidRPr="0074412E">
        <w:rPr>
          <w:rFonts w:eastAsia="Calibri" w:cs="Times New Roman"/>
          <w:szCs w:val="22"/>
          <w:lang w:bidi="th-TH"/>
        </w:rPr>
        <w:t xml:space="preserve"> </w:t>
      </w:r>
      <w:r w:rsidR="0074412E" w:rsidRPr="0074412E">
        <w:rPr>
          <w:rFonts w:eastAsia="Calibri" w:cs="Times New Roman"/>
          <w:i/>
          <w:iCs/>
          <w:szCs w:val="22"/>
          <w:lang w:bidi="th-TH"/>
        </w:rPr>
        <w:t>respectively</w:t>
      </w:r>
      <w:r w:rsidRPr="0012708E">
        <w:rPr>
          <w:rFonts w:eastAsia="Calibri" w:cs="Times New Roman"/>
          <w:i/>
          <w:iCs/>
          <w:szCs w:val="22"/>
          <w:lang w:bidi="th-TH"/>
        </w:rPr>
        <w:t>)</w:t>
      </w:r>
      <w:r w:rsidR="0074412E">
        <w:rPr>
          <w:rFonts w:eastAsia="Calibri" w:cs="Times New Roman"/>
          <w:szCs w:val="22"/>
          <w:lang w:bidi="th-TH"/>
        </w:rPr>
        <w:t>.</w:t>
      </w:r>
    </w:p>
    <w:p w14:paraId="53EBD4E9" w14:textId="0ECC400A" w:rsidR="00D31B3C" w:rsidRPr="0012708E" w:rsidRDefault="00D31B3C" w:rsidP="00D912E0">
      <w:pPr>
        <w:tabs>
          <w:tab w:val="left" w:pos="900"/>
        </w:tabs>
        <w:spacing w:line="240" w:lineRule="atLeast"/>
        <w:ind w:left="547" w:hanging="7"/>
        <w:jc w:val="both"/>
        <w:rPr>
          <w:rFonts w:eastAsia="Calibri" w:cs="Times New Roman"/>
          <w:szCs w:val="22"/>
          <w:lang w:bidi="th-TH"/>
        </w:rPr>
      </w:pPr>
    </w:p>
    <w:p w14:paraId="6785A176" w14:textId="357CD1E5" w:rsidR="001E4666" w:rsidRPr="0012708E" w:rsidRDefault="001E4666" w:rsidP="003F7378">
      <w:pPr>
        <w:tabs>
          <w:tab w:val="left" w:pos="900"/>
        </w:tabs>
        <w:spacing w:line="240" w:lineRule="atLeast"/>
        <w:ind w:left="547" w:hanging="7"/>
        <w:jc w:val="thaiDistribute"/>
        <w:rPr>
          <w:rFonts w:eastAsia="Calibri" w:cs="Times New Roman"/>
          <w:szCs w:val="22"/>
          <w:lang w:bidi="th-TH"/>
        </w:rPr>
      </w:pPr>
      <w:r w:rsidRPr="0012708E">
        <w:rPr>
          <w:rFonts w:eastAsia="Calibri" w:cs="Times New Roman"/>
          <w:b/>
          <w:bCs/>
          <w:i/>
          <w:iCs/>
          <w:szCs w:val="22"/>
          <w:lang w:bidi="th-TH"/>
        </w:rPr>
        <w:t>Sensitivity analysis</w:t>
      </w:r>
    </w:p>
    <w:p w14:paraId="0C901482" w14:textId="77777777" w:rsidR="001E4666" w:rsidRPr="0012708E" w:rsidRDefault="001E4666" w:rsidP="003F7378">
      <w:pPr>
        <w:tabs>
          <w:tab w:val="left" w:pos="900"/>
        </w:tabs>
        <w:spacing w:line="240" w:lineRule="atLeast"/>
        <w:ind w:left="547" w:hanging="7"/>
        <w:jc w:val="thaiDistribute"/>
        <w:rPr>
          <w:rFonts w:eastAsia="Calibri" w:cs="Times New Roman"/>
          <w:szCs w:val="22"/>
          <w:lang w:bidi="th-TH"/>
        </w:rPr>
      </w:pPr>
    </w:p>
    <w:p w14:paraId="0E6F78ED" w14:textId="77777777" w:rsidR="001E4666" w:rsidRPr="0012708E" w:rsidRDefault="001E4666" w:rsidP="003F7378">
      <w:pPr>
        <w:tabs>
          <w:tab w:val="left" w:pos="900"/>
        </w:tabs>
        <w:spacing w:line="240" w:lineRule="atLeast"/>
        <w:ind w:left="547" w:hanging="7"/>
        <w:jc w:val="thaiDistribute"/>
        <w:rPr>
          <w:rFonts w:eastAsia="Calibri" w:cs="Times New Roman"/>
          <w:szCs w:val="22"/>
          <w:lang w:bidi="th-TH"/>
        </w:rPr>
      </w:pPr>
      <w:r w:rsidRPr="0012708E">
        <w:rPr>
          <w:rFonts w:eastAsia="Calibri" w:cs="Times New Roman"/>
          <w:szCs w:val="22"/>
          <w:lang w:bidi="th-TH"/>
        </w:rPr>
        <w:t>Reasonably possible changes at the reporting date to one of the relevant actuarial assumptions, holding other assumptions constant, would have affected the defined benefit obligation by the amounts shown below.</w:t>
      </w:r>
    </w:p>
    <w:p w14:paraId="21C32FD4" w14:textId="4C712A65" w:rsidR="00E37F5C" w:rsidRPr="0012708E" w:rsidRDefault="00E37F5C">
      <w:pPr>
        <w:rPr>
          <w:rFonts w:cs="Times New Roman"/>
          <w:szCs w:val="22"/>
        </w:rPr>
      </w:pPr>
    </w:p>
    <w:tbl>
      <w:tblPr>
        <w:tblW w:w="9107" w:type="dxa"/>
        <w:tblInd w:w="529" w:type="dxa"/>
        <w:tblLayout w:type="fixed"/>
        <w:tblCellMar>
          <w:left w:w="79" w:type="dxa"/>
          <w:right w:w="79" w:type="dxa"/>
        </w:tblCellMar>
        <w:tblLook w:val="0000" w:firstRow="0" w:lastRow="0" w:firstColumn="0" w:lastColumn="0" w:noHBand="0" w:noVBand="0"/>
      </w:tblPr>
      <w:tblGrid>
        <w:gridCol w:w="4241"/>
        <w:gridCol w:w="1081"/>
        <w:gridCol w:w="180"/>
        <w:gridCol w:w="1080"/>
        <w:gridCol w:w="182"/>
        <w:gridCol w:w="1080"/>
        <w:gridCol w:w="180"/>
        <w:gridCol w:w="1083"/>
      </w:tblGrid>
      <w:tr w:rsidR="00917C1D" w:rsidRPr="00880EEB" w14:paraId="279EC489" w14:textId="77777777" w:rsidTr="00EC65EE">
        <w:trPr>
          <w:cantSplit/>
          <w:tblHeader/>
        </w:trPr>
        <w:tc>
          <w:tcPr>
            <w:tcW w:w="4241" w:type="dxa"/>
          </w:tcPr>
          <w:p w14:paraId="6CE5604B" w14:textId="77777777" w:rsidR="00917C1D" w:rsidRPr="00880EEB" w:rsidRDefault="00917C1D" w:rsidP="00917C1D">
            <w:pPr>
              <w:pStyle w:val="acctfourfigures"/>
              <w:spacing w:line="240" w:lineRule="atLeast"/>
              <w:ind w:right="-79"/>
              <w:rPr>
                <w:rFonts w:cs="Times New Roman"/>
                <w:szCs w:val="22"/>
              </w:rPr>
            </w:pPr>
          </w:p>
        </w:tc>
        <w:tc>
          <w:tcPr>
            <w:tcW w:w="2341" w:type="dxa"/>
            <w:gridSpan w:val="3"/>
            <w:vAlign w:val="bottom"/>
          </w:tcPr>
          <w:p w14:paraId="36AC0D1D" w14:textId="77777777" w:rsidR="00917C1D" w:rsidRPr="00880EEB" w:rsidRDefault="00917C1D" w:rsidP="00917C1D">
            <w:pPr>
              <w:spacing w:line="240" w:lineRule="atLeast"/>
              <w:ind w:left="-108" w:right="-108"/>
              <w:jc w:val="center"/>
              <w:rPr>
                <w:rFonts w:cs="Times New Roman"/>
                <w:b/>
                <w:bCs/>
                <w:szCs w:val="22"/>
              </w:rPr>
            </w:pPr>
            <w:r w:rsidRPr="00880EEB">
              <w:rPr>
                <w:rFonts w:cs="Times New Roman"/>
                <w:b/>
                <w:bCs/>
                <w:szCs w:val="22"/>
              </w:rPr>
              <w:t>Consolidated</w:t>
            </w:r>
          </w:p>
        </w:tc>
        <w:tc>
          <w:tcPr>
            <w:tcW w:w="182" w:type="dxa"/>
          </w:tcPr>
          <w:p w14:paraId="017FF2B9" w14:textId="77777777" w:rsidR="00917C1D" w:rsidRPr="00880EEB" w:rsidRDefault="00917C1D" w:rsidP="00917C1D">
            <w:pPr>
              <w:jc w:val="center"/>
              <w:rPr>
                <w:rFonts w:cs="Times New Roman"/>
                <w:b/>
                <w:bCs/>
                <w:szCs w:val="22"/>
              </w:rPr>
            </w:pPr>
          </w:p>
        </w:tc>
        <w:tc>
          <w:tcPr>
            <w:tcW w:w="2343" w:type="dxa"/>
            <w:gridSpan w:val="3"/>
            <w:vAlign w:val="bottom"/>
          </w:tcPr>
          <w:p w14:paraId="248F46E0" w14:textId="7D1304DE" w:rsidR="00917C1D" w:rsidRPr="00880EEB" w:rsidRDefault="00917C1D" w:rsidP="00917C1D">
            <w:pPr>
              <w:jc w:val="center"/>
              <w:rPr>
                <w:rFonts w:cs="Times New Roman"/>
                <w:szCs w:val="22"/>
              </w:rPr>
            </w:pPr>
            <w:r w:rsidRPr="00880EEB">
              <w:rPr>
                <w:rFonts w:cs="Times New Roman"/>
                <w:b/>
                <w:bCs/>
                <w:szCs w:val="22"/>
              </w:rPr>
              <w:t>The Bank</w:t>
            </w:r>
          </w:p>
        </w:tc>
      </w:tr>
      <w:tr w:rsidR="00917C1D" w:rsidRPr="00880EEB" w14:paraId="6C3284BC" w14:textId="77777777" w:rsidTr="00EC65EE">
        <w:trPr>
          <w:cantSplit/>
          <w:tblHeader/>
        </w:trPr>
        <w:tc>
          <w:tcPr>
            <w:tcW w:w="4241" w:type="dxa"/>
          </w:tcPr>
          <w:p w14:paraId="10E693DA" w14:textId="77777777" w:rsidR="00917C1D" w:rsidRPr="00880EEB" w:rsidRDefault="00917C1D" w:rsidP="00917C1D">
            <w:pPr>
              <w:pStyle w:val="acctfourfigures"/>
              <w:spacing w:line="240" w:lineRule="atLeast"/>
              <w:ind w:right="-79"/>
              <w:rPr>
                <w:rFonts w:cs="Times New Roman"/>
                <w:szCs w:val="22"/>
              </w:rPr>
            </w:pPr>
          </w:p>
        </w:tc>
        <w:tc>
          <w:tcPr>
            <w:tcW w:w="1081" w:type="dxa"/>
          </w:tcPr>
          <w:p w14:paraId="78C2C661" w14:textId="1620B7C1" w:rsidR="00917C1D" w:rsidRPr="00880EEB" w:rsidRDefault="00917C1D" w:rsidP="00917C1D">
            <w:pPr>
              <w:spacing w:line="280" w:lineRule="atLeast"/>
              <w:ind w:left="-108" w:right="-108"/>
              <w:jc w:val="center"/>
              <w:rPr>
                <w:rFonts w:cs="Times New Roman"/>
                <w:szCs w:val="22"/>
              </w:rPr>
            </w:pPr>
            <w:r w:rsidRPr="00880EEB">
              <w:rPr>
                <w:rFonts w:cs="Times New Roman"/>
                <w:szCs w:val="22"/>
              </w:rPr>
              <w:t>Increase</w:t>
            </w:r>
          </w:p>
        </w:tc>
        <w:tc>
          <w:tcPr>
            <w:tcW w:w="180" w:type="dxa"/>
          </w:tcPr>
          <w:p w14:paraId="634177ED" w14:textId="77777777" w:rsidR="00917C1D" w:rsidRPr="00880EEB" w:rsidRDefault="00917C1D" w:rsidP="00917C1D">
            <w:pPr>
              <w:spacing w:line="280" w:lineRule="atLeast"/>
              <w:ind w:left="-108" w:right="-108"/>
              <w:rPr>
                <w:rFonts w:cs="Times New Roman"/>
                <w:szCs w:val="22"/>
                <w:rtl/>
                <w:cs/>
              </w:rPr>
            </w:pPr>
          </w:p>
        </w:tc>
        <w:tc>
          <w:tcPr>
            <w:tcW w:w="1080" w:type="dxa"/>
          </w:tcPr>
          <w:p w14:paraId="61A2AAEB" w14:textId="3847B1C7" w:rsidR="00917C1D" w:rsidRPr="00880EEB" w:rsidRDefault="00917C1D" w:rsidP="00917C1D">
            <w:pPr>
              <w:spacing w:line="280" w:lineRule="atLeast"/>
              <w:ind w:left="-108" w:right="-108"/>
              <w:jc w:val="center"/>
              <w:rPr>
                <w:rFonts w:cs="Times New Roman"/>
                <w:szCs w:val="22"/>
              </w:rPr>
            </w:pPr>
            <w:r w:rsidRPr="00880EEB">
              <w:rPr>
                <w:rFonts w:cs="Times New Roman"/>
                <w:szCs w:val="22"/>
              </w:rPr>
              <w:t>Decrease</w:t>
            </w:r>
          </w:p>
        </w:tc>
        <w:tc>
          <w:tcPr>
            <w:tcW w:w="182" w:type="dxa"/>
          </w:tcPr>
          <w:p w14:paraId="3883E1D2" w14:textId="77777777" w:rsidR="00917C1D" w:rsidRPr="00880EEB" w:rsidRDefault="00917C1D" w:rsidP="00917C1D">
            <w:pPr>
              <w:spacing w:line="280" w:lineRule="atLeast"/>
              <w:ind w:left="-108" w:right="-108"/>
              <w:jc w:val="center"/>
              <w:rPr>
                <w:rFonts w:cs="Times New Roman"/>
                <w:szCs w:val="22"/>
              </w:rPr>
            </w:pPr>
          </w:p>
        </w:tc>
        <w:tc>
          <w:tcPr>
            <w:tcW w:w="1080" w:type="dxa"/>
          </w:tcPr>
          <w:p w14:paraId="367B1712" w14:textId="18D74FCC" w:rsidR="00917C1D" w:rsidRPr="00880EEB" w:rsidRDefault="00917C1D" w:rsidP="00917C1D">
            <w:pPr>
              <w:spacing w:line="280" w:lineRule="atLeast"/>
              <w:ind w:left="-108" w:right="-108"/>
              <w:jc w:val="center"/>
              <w:rPr>
                <w:rFonts w:cs="Times New Roman"/>
                <w:szCs w:val="22"/>
              </w:rPr>
            </w:pPr>
            <w:r w:rsidRPr="00880EEB">
              <w:rPr>
                <w:rFonts w:cs="Times New Roman"/>
                <w:szCs w:val="22"/>
              </w:rPr>
              <w:t>Increase</w:t>
            </w:r>
          </w:p>
        </w:tc>
        <w:tc>
          <w:tcPr>
            <w:tcW w:w="180" w:type="dxa"/>
          </w:tcPr>
          <w:p w14:paraId="2B30E8F4" w14:textId="77777777" w:rsidR="00917C1D" w:rsidRPr="00880EEB" w:rsidRDefault="00917C1D" w:rsidP="00917C1D">
            <w:pPr>
              <w:spacing w:line="280" w:lineRule="atLeast"/>
              <w:ind w:left="-108" w:right="-108"/>
              <w:jc w:val="center"/>
              <w:rPr>
                <w:rFonts w:cs="Times New Roman"/>
                <w:szCs w:val="22"/>
              </w:rPr>
            </w:pPr>
          </w:p>
        </w:tc>
        <w:tc>
          <w:tcPr>
            <w:tcW w:w="1083" w:type="dxa"/>
          </w:tcPr>
          <w:p w14:paraId="0E65A333" w14:textId="4D79642A" w:rsidR="00917C1D" w:rsidRPr="00880EEB" w:rsidRDefault="00917C1D" w:rsidP="00917C1D">
            <w:pPr>
              <w:spacing w:line="280" w:lineRule="atLeast"/>
              <w:ind w:left="-108" w:right="-108"/>
              <w:jc w:val="center"/>
              <w:rPr>
                <w:rFonts w:cs="Times New Roman"/>
                <w:szCs w:val="22"/>
              </w:rPr>
            </w:pPr>
            <w:r w:rsidRPr="00880EEB">
              <w:rPr>
                <w:rFonts w:cs="Times New Roman"/>
                <w:szCs w:val="22"/>
              </w:rPr>
              <w:t>Decrease</w:t>
            </w:r>
          </w:p>
        </w:tc>
      </w:tr>
      <w:tr w:rsidR="00917C1D" w:rsidRPr="00880EEB" w14:paraId="18E1C2B7" w14:textId="77777777" w:rsidTr="00EC65EE">
        <w:trPr>
          <w:cantSplit/>
          <w:trHeight w:val="70"/>
        </w:trPr>
        <w:tc>
          <w:tcPr>
            <w:tcW w:w="4241" w:type="dxa"/>
          </w:tcPr>
          <w:p w14:paraId="691B1CC0" w14:textId="77777777" w:rsidR="00917C1D" w:rsidRPr="00880EEB" w:rsidRDefault="00917C1D" w:rsidP="00917C1D">
            <w:pPr>
              <w:spacing w:line="240" w:lineRule="atLeast"/>
              <w:ind w:right="-79"/>
              <w:rPr>
                <w:rFonts w:cs="Times New Roman"/>
                <w:szCs w:val="22"/>
                <w:lang w:bidi="th-TH"/>
              </w:rPr>
            </w:pPr>
          </w:p>
        </w:tc>
        <w:tc>
          <w:tcPr>
            <w:tcW w:w="4866" w:type="dxa"/>
            <w:gridSpan w:val="7"/>
          </w:tcPr>
          <w:p w14:paraId="502AE6B6" w14:textId="77777777" w:rsidR="00917C1D" w:rsidRPr="00880EEB" w:rsidRDefault="00917C1D" w:rsidP="00917C1D">
            <w:pPr>
              <w:jc w:val="center"/>
              <w:rPr>
                <w:rFonts w:cs="Times New Roman"/>
                <w:szCs w:val="22"/>
              </w:rPr>
            </w:pPr>
            <w:r w:rsidRPr="00880EEB">
              <w:rPr>
                <w:rFonts w:cs="Times New Roman"/>
                <w:i/>
                <w:iCs/>
                <w:szCs w:val="22"/>
              </w:rPr>
              <w:t>(in thousand Baht)</w:t>
            </w:r>
          </w:p>
        </w:tc>
      </w:tr>
      <w:tr w:rsidR="00917C1D" w:rsidRPr="00880EEB" w14:paraId="1EB4FCFF" w14:textId="77777777" w:rsidTr="00EC65EE">
        <w:trPr>
          <w:cantSplit/>
          <w:trHeight w:val="85"/>
        </w:trPr>
        <w:tc>
          <w:tcPr>
            <w:tcW w:w="4241" w:type="dxa"/>
          </w:tcPr>
          <w:p w14:paraId="27F79DDB" w14:textId="6BA63A76" w:rsidR="00917C1D" w:rsidRPr="00880EEB" w:rsidRDefault="000961FA" w:rsidP="00917C1D">
            <w:pPr>
              <w:spacing w:line="240" w:lineRule="atLeast"/>
              <w:ind w:left="-70" w:right="-79"/>
              <w:rPr>
                <w:rFonts w:cs="Times New Roman"/>
                <w:b/>
                <w:bCs/>
                <w:szCs w:val="22"/>
                <w:lang w:bidi="th-TH"/>
              </w:rPr>
            </w:pPr>
            <w:r>
              <w:rPr>
                <w:rFonts w:cs="Times New Roman"/>
                <w:b/>
                <w:bCs/>
                <w:szCs w:val="22"/>
              </w:rPr>
              <w:t xml:space="preserve">30 June </w:t>
            </w:r>
            <w:r w:rsidR="00FC533D" w:rsidRPr="00880EEB">
              <w:rPr>
                <w:rFonts w:cs="Times New Roman"/>
                <w:b/>
                <w:bCs/>
                <w:szCs w:val="22"/>
              </w:rPr>
              <w:t>2</w:t>
            </w:r>
            <w:r w:rsidR="00917C1D" w:rsidRPr="00880EEB">
              <w:rPr>
                <w:rFonts w:cs="Times New Roman"/>
                <w:b/>
                <w:bCs/>
                <w:szCs w:val="22"/>
                <w:lang w:bidi="th-TH"/>
              </w:rPr>
              <w:t>02</w:t>
            </w:r>
            <w:r>
              <w:rPr>
                <w:rFonts w:cs="Times New Roman"/>
                <w:b/>
                <w:bCs/>
                <w:szCs w:val="22"/>
                <w:lang w:bidi="th-TH"/>
              </w:rPr>
              <w:t>5</w:t>
            </w:r>
          </w:p>
        </w:tc>
        <w:tc>
          <w:tcPr>
            <w:tcW w:w="1081" w:type="dxa"/>
          </w:tcPr>
          <w:p w14:paraId="616F96F3" w14:textId="77777777" w:rsidR="00917C1D" w:rsidRPr="00880EEB" w:rsidRDefault="00917C1D" w:rsidP="00917C1D">
            <w:pPr>
              <w:pStyle w:val="acctfourfigures"/>
              <w:tabs>
                <w:tab w:val="clear" w:pos="765"/>
                <w:tab w:val="decimal" w:pos="916"/>
              </w:tabs>
              <w:spacing w:line="240" w:lineRule="atLeast"/>
              <w:ind w:right="-79"/>
              <w:rPr>
                <w:rFonts w:cs="Times New Roman"/>
                <w:szCs w:val="22"/>
                <w:lang w:bidi="th-TH"/>
              </w:rPr>
            </w:pPr>
          </w:p>
        </w:tc>
        <w:tc>
          <w:tcPr>
            <w:tcW w:w="180" w:type="dxa"/>
          </w:tcPr>
          <w:p w14:paraId="10FED18E" w14:textId="77777777" w:rsidR="00917C1D" w:rsidRPr="00880EEB" w:rsidRDefault="00917C1D" w:rsidP="00917C1D">
            <w:pPr>
              <w:pStyle w:val="acctfourfigures"/>
              <w:tabs>
                <w:tab w:val="clear" w:pos="765"/>
                <w:tab w:val="decimal" w:pos="1100"/>
              </w:tabs>
              <w:spacing w:line="240" w:lineRule="atLeast"/>
              <w:ind w:right="-79"/>
              <w:rPr>
                <w:rFonts w:cs="Times New Roman"/>
                <w:szCs w:val="22"/>
                <w:lang w:bidi="th-TH"/>
              </w:rPr>
            </w:pPr>
          </w:p>
        </w:tc>
        <w:tc>
          <w:tcPr>
            <w:tcW w:w="1080" w:type="dxa"/>
          </w:tcPr>
          <w:p w14:paraId="1AB9EFEF" w14:textId="77777777" w:rsidR="00917C1D" w:rsidRPr="00880EEB" w:rsidRDefault="00917C1D" w:rsidP="00917C1D">
            <w:pPr>
              <w:pStyle w:val="acctfourfigures"/>
              <w:tabs>
                <w:tab w:val="clear" w:pos="765"/>
                <w:tab w:val="decimal" w:pos="915"/>
              </w:tabs>
              <w:spacing w:line="240" w:lineRule="atLeast"/>
              <w:ind w:right="-79"/>
              <w:rPr>
                <w:rFonts w:cs="Times New Roman"/>
                <w:szCs w:val="22"/>
                <w:lang w:bidi="th-TH"/>
              </w:rPr>
            </w:pPr>
          </w:p>
        </w:tc>
        <w:tc>
          <w:tcPr>
            <w:tcW w:w="182" w:type="dxa"/>
          </w:tcPr>
          <w:p w14:paraId="6A3651E7" w14:textId="77777777" w:rsidR="00917C1D" w:rsidRPr="00880EEB" w:rsidRDefault="00917C1D" w:rsidP="00917C1D">
            <w:pPr>
              <w:rPr>
                <w:rFonts w:cs="Times New Roman"/>
                <w:szCs w:val="22"/>
                <w:lang w:bidi="th-TH"/>
              </w:rPr>
            </w:pPr>
          </w:p>
        </w:tc>
        <w:tc>
          <w:tcPr>
            <w:tcW w:w="1080" w:type="dxa"/>
          </w:tcPr>
          <w:p w14:paraId="40F0FFF5" w14:textId="77777777" w:rsidR="00917C1D" w:rsidRPr="00880EEB" w:rsidRDefault="00917C1D" w:rsidP="00917C1D">
            <w:pPr>
              <w:pStyle w:val="acctfourfigures"/>
              <w:tabs>
                <w:tab w:val="clear" w:pos="765"/>
                <w:tab w:val="decimal" w:pos="916"/>
              </w:tabs>
              <w:spacing w:line="240" w:lineRule="atLeast"/>
              <w:ind w:right="-79"/>
              <w:rPr>
                <w:rFonts w:cs="Times New Roman"/>
                <w:szCs w:val="22"/>
                <w:lang w:bidi="th-TH"/>
              </w:rPr>
            </w:pPr>
          </w:p>
        </w:tc>
        <w:tc>
          <w:tcPr>
            <w:tcW w:w="180" w:type="dxa"/>
          </w:tcPr>
          <w:p w14:paraId="78982933" w14:textId="77777777" w:rsidR="00917C1D" w:rsidRPr="00880EEB" w:rsidRDefault="00917C1D" w:rsidP="00917C1D">
            <w:pPr>
              <w:rPr>
                <w:rFonts w:cs="Times New Roman"/>
                <w:szCs w:val="22"/>
                <w:lang w:bidi="th-TH"/>
              </w:rPr>
            </w:pPr>
          </w:p>
        </w:tc>
        <w:tc>
          <w:tcPr>
            <w:tcW w:w="1083" w:type="dxa"/>
          </w:tcPr>
          <w:p w14:paraId="00718982" w14:textId="77777777" w:rsidR="00917C1D" w:rsidRPr="00880EEB" w:rsidRDefault="00917C1D" w:rsidP="00917C1D">
            <w:pPr>
              <w:pStyle w:val="acctfourfigures"/>
              <w:tabs>
                <w:tab w:val="clear" w:pos="765"/>
                <w:tab w:val="decimal" w:pos="915"/>
              </w:tabs>
              <w:spacing w:line="240" w:lineRule="atLeast"/>
              <w:ind w:right="-79"/>
              <w:rPr>
                <w:rFonts w:cs="Times New Roman"/>
                <w:szCs w:val="22"/>
                <w:lang w:bidi="th-TH"/>
              </w:rPr>
            </w:pPr>
          </w:p>
        </w:tc>
      </w:tr>
      <w:tr w:rsidR="00CD0E25" w:rsidRPr="00880EEB" w14:paraId="6D124CC2" w14:textId="77777777">
        <w:trPr>
          <w:cantSplit/>
          <w:trHeight w:val="70"/>
        </w:trPr>
        <w:tc>
          <w:tcPr>
            <w:tcW w:w="4241" w:type="dxa"/>
          </w:tcPr>
          <w:p w14:paraId="205A8208" w14:textId="0B592C68" w:rsidR="00CD0E25" w:rsidRPr="00880EEB" w:rsidRDefault="00CD0E25" w:rsidP="00CD0E25">
            <w:pPr>
              <w:spacing w:line="240" w:lineRule="atLeast"/>
              <w:ind w:left="-70" w:right="-79"/>
              <w:rPr>
                <w:rFonts w:cs="Times New Roman"/>
                <w:szCs w:val="22"/>
                <w:lang w:bidi="th-TH"/>
              </w:rPr>
            </w:pPr>
            <w:r w:rsidRPr="00880EEB">
              <w:rPr>
                <w:rFonts w:cs="Times New Roman"/>
                <w:szCs w:val="22"/>
              </w:rPr>
              <w:t>Discount rate (1% movement)</w:t>
            </w:r>
          </w:p>
        </w:tc>
        <w:tc>
          <w:tcPr>
            <w:tcW w:w="1081" w:type="dxa"/>
          </w:tcPr>
          <w:p w14:paraId="4B3B1F25" w14:textId="0DEE108F" w:rsidR="00CD0E25" w:rsidRPr="0093239C" w:rsidRDefault="00CD0E25" w:rsidP="00CD0E25">
            <w:pPr>
              <w:pStyle w:val="acctfourfigures"/>
              <w:tabs>
                <w:tab w:val="clear" w:pos="765"/>
                <w:tab w:val="decimal" w:pos="916"/>
              </w:tabs>
              <w:spacing w:line="240" w:lineRule="atLeast"/>
              <w:ind w:right="-79"/>
              <w:rPr>
                <w:rFonts w:cstheme="minorBidi"/>
                <w:szCs w:val="28"/>
                <w:lang w:bidi="th-TH"/>
              </w:rPr>
            </w:pPr>
            <w:r w:rsidRPr="00380EBB">
              <w:t>(24,353)</w:t>
            </w:r>
          </w:p>
        </w:tc>
        <w:tc>
          <w:tcPr>
            <w:tcW w:w="180" w:type="dxa"/>
          </w:tcPr>
          <w:p w14:paraId="3626B368" w14:textId="77777777" w:rsidR="00CD0E25" w:rsidRPr="00880EEB" w:rsidRDefault="00CD0E25" w:rsidP="00CD0E25">
            <w:pPr>
              <w:pStyle w:val="acctfourfigures"/>
              <w:tabs>
                <w:tab w:val="clear" w:pos="765"/>
                <w:tab w:val="decimal" w:pos="1100"/>
              </w:tabs>
              <w:spacing w:line="240" w:lineRule="atLeast"/>
              <w:ind w:right="-79"/>
              <w:rPr>
                <w:rFonts w:cs="Times New Roman"/>
                <w:szCs w:val="22"/>
              </w:rPr>
            </w:pPr>
          </w:p>
        </w:tc>
        <w:tc>
          <w:tcPr>
            <w:tcW w:w="1080" w:type="dxa"/>
          </w:tcPr>
          <w:p w14:paraId="05BD8097" w14:textId="00FDF985" w:rsidR="00CD0E25" w:rsidRPr="00880EEB" w:rsidRDefault="00CD0E25" w:rsidP="00CD0E25">
            <w:pPr>
              <w:pStyle w:val="acctfourfigures"/>
              <w:tabs>
                <w:tab w:val="clear" w:pos="765"/>
                <w:tab w:val="decimal" w:pos="915"/>
              </w:tabs>
              <w:spacing w:line="240" w:lineRule="atLeast"/>
              <w:ind w:right="-79"/>
              <w:rPr>
                <w:rFonts w:cs="Times New Roman"/>
                <w:szCs w:val="22"/>
                <w:cs/>
                <w:lang w:bidi="th-TH"/>
              </w:rPr>
            </w:pPr>
            <w:r w:rsidRPr="00380EBB">
              <w:t>27,240</w:t>
            </w:r>
          </w:p>
        </w:tc>
        <w:tc>
          <w:tcPr>
            <w:tcW w:w="182" w:type="dxa"/>
          </w:tcPr>
          <w:p w14:paraId="51FAD23C" w14:textId="77777777" w:rsidR="00CD0E25" w:rsidRPr="00880EEB" w:rsidRDefault="00CD0E25" w:rsidP="00CD0E25">
            <w:pPr>
              <w:pStyle w:val="acctfourfigures"/>
              <w:tabs>
                <w:tab w:val="clear" w:pos="765"/>
                <w:tab w:val="decimal" w:pos="916"/>
              </w:tabs>
              <w:spacing w:line="240" w:lineRule="atLeast"/>
              <w:ind w:right="-79"/>
              <w:rPr>
                <w:rFonts w:cs="Times New Roman"/>
                <w:szCs w:val="22"/>
              </w:rPr>
            </w:pPr>
          </w:p>
        </w:tc>
        <w:tc>
          <w:tcPr>
            <w:tcW w:w="1080" w:type="dxa"/>
          </w:tcPr>
          <w:p w14:paraId="1E60162D" w14:textId="2A5A264E" w:rsidR="00CD0E25" w:rsidRPr="00880EEB" w:rsidRDefault="00CD0E25" w:rsidP="00CD0E25">
            <w:pPr>
              <w:pStyle w:val="acctfourfigures"/>
              <w:tabs>
                <w:tab w:val="clear" w:pos="765"/>
                <w:tab w:val="decimal" w:pos="916"/>
              </w:tabs>
              <w:spacing w:line="240" w:lineRule="atLeast"/>
              <w:ind w:right="-79"/>
              <w:rPr>
                <w:rFonts w:cs="Times New Roman"/>
                <w:szCs w:val="22"/>
              </w:rPr>
            </w:pPr>
            <w:r w:rsidRPr="00380EBB">
              <w:t>(24,139)</w:t>
            </w:r>
          </w:p>
        </w:tc>
        <w:tc>
          <w:tcPr>
            <w:tcW w:w="180" w:type="dxa"/>
          </w:tcPr>
          <w:p w14:paraId="673F6FAC" w14:textId="77777777" w:rsidR="00CD0E25" w:rsidRPr="00880EEB" w:rsidRDefault="00CD0E25" w:rsidP="00CD0E25">
            <w:pPr>
              <w:pStyle w:val="acctfourfigures"/>
              <w:tabs>
                <w:tab w:val="clear" w:pos="765"/>
                <w:tab w:val="decimal" w:pos="916"/>
              </w:tabs>
              <w:spacing w:line="240" w:lineRule="atLeast"/>
              <w:ind w:right="-79"/>
              <w:rPr>
                <w:rFonts w:cs="Times New Roman"/>
                <w:szCs w:val="22"/>
              </w:rPr>
            </w:pPr>
          </w:p>
        </w:tc>
        <w:tc>
          <w:tcPr>
            <w:tcW w:w="1083" w:type="dxa"/>
          </w:tcPr>
          <w:p w14:paraId="07AC0396" w14:textId="5F7C40A6" w:rsidR="00CD0E25" w:rsidRPr="00880EEB" w:rsidRDefault="00CD0E25" w:rsidP="00CD0E25">
            <w:pPr>
              <w:pStyle w:val="acctfourfigures"/>
              <w:tabs>
                <w:tab w:val="clear" w:pos="765"/>
                <w:tab w:val="decimal" w:pos="915"/>
              </w:tabs>
              <w:spacing w:line="240" w:lineRule="atLeast"/>
              <w:ind w:right="-79"/>
              <w:rPr>
                <w:rFonts w:cs="Times New Roman"/>
                <w:szCs w:val="22"/>
              </w:rPr>
            </w:pPr>
            <w:r w:rsidRPr="00380EBB">
              <w:t>26,999</w:t>
            </w:r>
          </w:p>
        </w:tc>
      </w:tr>
      <w:tr w:rsidR="00CD0E25" w:rsidRPr="00880EEB" w14:paraId="45B7274E" w14:textId="77777777">
        <w:trPr>
          <w:cantSplit/>
          <w:trHeight w:val="70"/>
        </w:trPr>
        <w:tc>
          <w:tcPr>
            <w:tcW w:w="4241" w:type="dxa"/>
          </w:tcPr>
          <w:p w14:paraId="7217A250" w14:textId="13189386" w:rsidR="00CD0E25" w:rsidRPr="00880EEB" w:rsidRDefault="00CD0E25" w:rsidP="00CD0E25">
            <w:pPr>
              <w:spacing w:line="240" w:lineRule="atLeast"/>
              <w:ind w:left="-70" w:right="-79"/>
              <w:rPr>
                <w:rFonts w:cs="Times New Roman"/>
                <w:szCs w:val="22"/>
                <w:lang w:bidi="th-TH"/>
              </w:rPr>
            </w:pPr>
            <w:r w:rsidRPr="00880EEB">
              <w:rPr>
                <w:rFonts w:cs="Times New Roman"/>
                <w:szCs w:val="22"/>
              </w:rPr>
              <w:t>Future salary growth (1% movement)</w:t>
            </w:r>
          </w:p>
        </w:tc>
        <w:tc>
          <w:tcPr>
            <w:tcW w:w="1081" w:type="dxa"/>
          </w:tcPr>
          <w:p w14:paraId="0FBAD060" w14:textId="3CC8FC21" w:rsidR="00CD0E25" w:rsidRPr="00880EEB" w:rsidRDefault="00CD0E25" w:rsidP="00CD0E25">
            <w:pPr>
              <w:pStyle w:val="acctfourfigures"/>
              <w:tabs>
                <w:tab w:val="clear" w:pos="765"/>
                <w:tab w:val="decimal" w:pos="916"/>
              </w:tabs>
              <w:spacing w:line="240" w:lineRule="atLeast"/>
              <w:ind w:right="-79"/>
              <w:rPr>
                <w:rFonts w:cs="Times New Roman"/>
                <w:szCs w:val="22"/>
              </w:rPr>
            </w:pPr>
            <w:r w:rsidRPr="00380EBB">
              <w:t>26,011</w:t>
            </w:r>
          </w:p>
        </w:tc>
        <w:tc>
          <w:tcPr>
            <w:tcW w:w="180" w:type="dxa"/>
          </w:tcPr>
          <w:p w14:paraId="0CD8A95A" w14:textId="77777777" w:rsidR="00CD0E25" w:rsidRPr="00880EEB" w:rsidRDefault="00CD0E25" w:rsidP="00CD0E25">
            <w:pPr>
              <w:pStyle w:val="acctfourfigures"/>
              <w:tabs>
                <w:tab w:val="clear" w:pos="765"/>
                <w:tab w:val="decimal" w:pos="1100"/>
              </w:tabs>
              <w:spacing w:line="240" w:lineRule="atLeast"/>
              <w:ind w:right="-79"/>
              <w:rPr>
                <w:rFonts w:cs="Times New Roman"/>
                <w:szCs w:val="22"/>
              </w:rPr>
            </w:pPr>
          </w:p>
        </w:tc>
        <w:tc>
          <w:tcPr>
            <w:tcW w:w="1080" w:type="dxa"/>
          </w:tcPr>
          <w:p w14:paraId="6EE59731" w14:textId="057D5BA7" w:rsidR="00CD0E25" w:rsidRPr="00880EEB" w:rsidRDefault="00CD0E25" w:rsidP="00CD0E25">
            <w:pPr>
              <w:pStyle w:val="acctfourfigures"/>
              <w:tabs>
                <w:tab w:val="clear" w:pos="765"/>
                <w:tab w:val="decimal" w:pos="915"/>
              </w:tabs>
              <w:spacing w:line="240" w:lineRule="atLeast"/>
              <w:ind w:right="-79"/>
              <w:rPr>
                <w:rFonts w:cs="Times New Roman"/>
                <w:szCs w:val="22"/>
                <w:cs/>
                <w:lang w:bidi="th-TH"/>
              </w:rPr>
            </w:pPr>
            <w:r w:rsidRPr="00380EBB">
              <w:t>(23,680)</w:t>
            </w:r>
          </w:p>
        </w:tc>
        <w:tc>
          <w:tcPr>
            <w:tcW w:w="182" w:type="dxa"/>
          </w:tcPr>
          <w:p w14:paraId="78E62729" w14:textId="77777777" w:rsidR="00CD0E25" w:rsidRPr="00880EEB" w:rsidRDefault="00CD0E25" w:rsidP="00CD0E25">
            <w:pPr>
              <w:pStyle w:val="acctfourfigures"/>
              <w:tabs>
                <w:tab w:val="clear" w:pos="765"/>
                <w:tab w:val="decimal" w:pos="916"/>
              </w:tabs>
              <w:spacing w:line="240" w:lineRule="atLeast"/>
              <w:ind w:right="-79"/>
              <w:rPr>
                <w:rFonts w:cs="Times New Roman"/>
                <w:szCs w:val="22"/>
              </w:rPr>
            </w:pPr>
          </w:p>
        </w:tc>
        <w:tc>
          <w:tcPr>
            <w:tcW w:w="1080" w:type="dxa"/>
          </w:tcPr>
          <w:p w14:paraId="3079538B" w14:textId="3531CB18" w:rsidR="00CD0E25" w:rsidRPr="00880EEB" w:rsidRDefault="00CD0E25" w:rsidP="00CD0E25">
            <w:pPr>
              <w:pStyle w:val="acctfourfigures"/>
              <w:tabs>
                <w:tab w:val="clear" w:pos="765"/>
                <w:tab w:val="decimal" w:pos="916"/>
              </w:tabs>
              <w:spacing w:line="240" w:lineRule="atLeast"/>
              <w:ind w:right="-79"/>
              <w:rPr>
                <w:rFonts w:cs="Times New Roman"/>
                <w:szCs w:val="22"/>
              </w:rPr>
            </w:pPr>
            <w:r w:rsidRPr="00380EBB">
              <w:t>25,771</w:t>
            </w:r>
          </w:p>
        </w:tc>
        <w:tc>
          <w:tcPr>
            <w:tcW w:w="180" w:type="dxa"/>
          </w:tcPr>
          <w:p w14:paraId="3986DAE1" w14:textId="77777777" w:rsidR="00CD0E25" w:rsidRPr="00880EEB" w:rsidRDefault="00CD0E25" w:rsidP="00CD0E25">
            <w:pPr>
              <w:pStyle w:val="acctfourfigures"/>
              <w:tabs>
                <w:tab w:val="clear" w:pos="765"/>
                <w:tab w:val="decimal" w:pos="916"/>
              </w:tabs>
              <w:spacing w:line="240" w:lineRule="atLeast"/>
              <w:ind w:right="-79"/>
              <w:rPr>
                <w:rFonts w:cs="Times New Roman"/>
                <w:szCs w:val="22"/>
              </w:rPr>
            </w:pPr>
          </w:p>
        </w:tc>
        <w:tc>
          <w:tcPr>
            <w:tcW w:w="1083" w:type="dxa"/>
          </w:tcPr>
          <w:p w14:paraId="0587CC59" w14:textId="52491EC0" w:rsidR="00CD0E25" w:rsidRPr="00880EEB" w:rsidRDefault="00CD0E25" w:rsidP="00CD0E25">
            <w:pPr>
              <w:pStyle w:val="acctfourfigures"/>
              <w:tabs>
                <w:tab w:val="clear" w:pos="765"/>
                <w:tab w:val="decimal" w:pos="915"/>
              </w:tabs>
              <w:spacing w:line="240" w:lineRule="atLeast"/>
              <w:ind w:right="-79"/>
              <w:rPr>
                <w:rFonts w:cs="Times New Roman"/>
                <w:szCs w:val="22"/>
              </w:rPr>
            </w:pPr>
            <w:r w:rsidRPr="00380EBB">
              <w:t>(23,463)</w:t>
            </w:r>
          </w:p>
        </w:tc>
      </w:tr>
      <w:tr w:rsidR="00BB4E35" w:rsidRPr="00880EEB" w14:paraId="359F3185" w14:textId="77777777" w:rsidTr="00EC65EE">
        <w:trPr>
          <w:cantSplit/>
          <w:trHeight w:val="70"/>
        </w:trPr>
        <w:tc>
          <w:tcPr>
            <w:tcW w:w="4241" w:type="dxa"/>
          </w:tcPr>
          <w:p w14:paraId="1A26C14C" w14:textId="77777777" w:rsidR="00BB4E35" w:rsidRPr="00880EEB" w:rsidRDefault="00BB4E35" w:rsidP="00BB4E35">
            <w:pPr>
              <w:spacing w:line="240" w:lineRule="atLeast"/>
              <w:ind w:left="-70" w:right="-79"/>
              <w:rPr>
                <w:rFonts w:cs="Times New Roman"/>
                <w:szCs w:val="22"/>
              </w:rPr>
            </w:pPr>
          </w:p>
        </w:tc>
        <w:tc>
          <w:tcPr>
            <w:tcW w:w="1081" w:type="dxa"/>
          </w:tcPr>
          <w:p w14:paraId="5BD230DD"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80" w:type="dxa"/>
          </w:tcPr>
          <w:p w14:paraId="29A9673A" w14:textId="77777777" w:rsidR="00BB4E35" w:rsidRPr="00880EEB" w:rsidRDefault="00BB4E35" w:rsidP="00BB4E35">
            <w:pPr>
              <w:pStyle w:val="acctfourfigures"/>
              <w:tabs>
                <w:tab w:val="clear" w:pos="765"/>
                <w:tab w:val="decimal" w:pos="1100"/>
              </w:tabs>
              <w:spacing w:line="240" w:lineRule="atLeast"/>
              <w:ind w:right="-79"/>
              <w:rPr>
                <w:rFonts w:cs="Times New Roman"/>
                <w:szCs w:val="22"/>
                <w:lang w:bidi="th-TH"/>
              </w:rPr>
            </w:pPr>
          </w:p>
        </w:tc>
        <w:tc>
          <w:tcPr>
            <w:tcW w:w="1080" w:type="dxa"/>
          </w:tcPr>
          <w:p w14:paraId="62E9E6D9" w14:textId="77777777" w:rsidR="00BB4E35" w:rsidRPr="00880EEB" w:rsidRDefault="00BB4E35" w:rsidP="00BB4E35">
            <w:pPr>
              <w:pStyle w:val="acctfourfigures"/>
              <w:tabs>
                <w:tab w:val="clear" w:pos="765"/>
                <w:tab w:val="decimal" w:pos="915"/>
              </w:tabs>
              <w:spacing w:line="240" w:lineRule="atLeast"/>
              <w:ind w:right="-79"/>
              <w:rPr>
                <w:rFonts w:cs="Times New Roman"/>
                <w:szCs w:val="22"/>
                <w:cs/>
                <w:lang w:bidi="th-TH"/>
              </w:rPr>
            </w:pPr>
          </w:p>
        </w:tc>
        <w:tc>
          <w:tcPr>
            <w:tcW w:w="182" w:type="dxa"/>
          </w:tcPr>
          <w:p w14:paraId="4249F750"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080" w:type="dxa"/>
          </w:tcPr>
          <w:p w14:paraId="2AA181CB"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80" w:type="dxa"/>
          </w:tcPr>
          <w:p w14:paraId="10FD1866"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083" w:type="dxa"/>
          </w:tcPr>
          <w:p w14:paraId="589DB7C0" w14:textId="77777777" w:rsidR="00BB4E35" w:rsidRPr="00880EEB" w:rsidRDefault="00BB4E35" w:rsidP="00BB4E35">
            <w:pPr>
              <w:pStyle w:val="acctfourfigures"/>
              <w:tabs>
                <w:tab w:val="clear" w:pos="765"/>
                <w:tab w:val="decimal" w:pos="915"/>
              </w:tabs>
              <w:spacing w:line="240" w:lineRule="atLeast"/>
              <w:ind w:right="-79"/>
              <w:rPr>
                <w:rFonts w:cs="Times New Roman"/>
                <w:szCs w:val="22"/>
                <w:lang w:bidi="th-TH"/>
              </w:rPr>
            </w:pPr>
          </w:p>
        </w:tc>
      </w:tr>
      <w:tr w:rsidR="00BB4E35" w:rsidRPr="00880EEB" w14:paraId="30B2CA42" w14:textId="77777777" w:rsidTr="00080F43">
        <w:trPr>
          <w:cantSplit/>
          <w:trHeight w:val="85"/>
        </w:trPr>
        <w:tc>
          <w:tcPr>
            <w:tcW w:w="4241" w:type="dxa"/>
          </w:tcPr>
          <w:p w14:paraId="146C4826" w14:textId="7274DD88" w:rsidR="00BB4E35" w:rsidRPr="00880EEB" w:rsidRDefault="000961FA" w:rsidP="00BB4E35">
            <w:pPr>
              <w:spacing w:line="240" w:lineRule="atLeast"/>
              <w:ind w:left="-70" w:right="-79"/>
              <w:rPr>
                <w:rFonts w:cs="Times New Roman"/>
                <w:b/>
                <w:bCs/>
                <w:szCs w:val="22"/>
                <w:lang w:bidi="th-TH"/>
              </w:rPr>
            </w:pPr>
            <w:r>
              <w:rPr>
                <w:rFonts w:cs="Times New Roman"/>
                <w:b/>
                <w:bCs/>
                <w:szCs w:val="22"/>
              </w:rPr>
              <w:t xml:space="preserve">31 December </w:t>
            </w:r>
            <w:r w:rsidR="00BB4E35" w:rsidRPr="00880EEB">
              <w:rPr>
                <w:rFonts w:cs="Times New Roman"/>
                <w:b/>
                <w:bCs/>
                <w:szCs w:val="22"/>
              </w:rPr>
              <w:t>2</w:t>
            </w:r>
            <w:r w:rsidR="00BB4E35" w:rsidRPr="00880EEB">
              <w:rPr>
                <w:rFonts w:cs="Times New Roman"/>
                <w:b/>
                <w:bCs/>
                <w:szCs w:val="22"/>
                <w:lang w:bidi="th-TH"/>
              </w:rPr>
              <w:t>02</w:t>
            </w:r>
            <w:r>
              <w:rPr>
                <w:rFonts w:cs="Times New Roman"/>
                <w:b/>
                <w:bCs/>
                <w:szCs w:val="22"/>
                <w:lang w:bidi="th-TH"/>
              </w:rPr>
              <w:t>4</w:t>
            </w:r>
          </w:p>
        </w:tc>
        <w:tc>
          <w:tcPr>
            <w:tcW w:w="1081" w:type="dxa"/>
          </w:tcPr>
          <w:p w14:paraId="191891A1"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80" w:type="dxa"/>
          </w:tcPr>
          <w:p w14:paraId="5E978D53" w14:textId="77777777" w:rsidR="00BB4E35" w:rsidRPr="00880EEB" w:rsidRDefault="00BB4E35" w:rsidP="00BB4E35">
            <w:pPr>
              <w:pStyle w:val="acctfourfigures"/>
              <w:tabs>
                <w:tab w:val="clear" w:pos="765"/>
                <w:tab w:val="decimal" w:pos="1100"/>
              </w:tabs>
              <w:spacing w:line="240" w:lineRule="atLeast"/>
              <w:ind w:right="-79"/>
              <w:rPr>
                <w:rFonts w:cs="Times New Roman"/>
                <w:szCs w:val="22"/>
                <w:lang w:bidi="th-TH"/>
              </w:rPr>
            </w:pPr>
          </w:p>
        </w:tc>
        <w:tc>
          <w:tcPr>
            <w:tcW w:w="1080" w:type="dxa"/>
          </w:tcPr>
          <w:p w14:paraId="7715A00F" w14:textId="77777777" w:rsidR="00BB4E35" w:rsidRPr="00880EEB" w:rsidRDefault="00BB4E35" w:rsidP="00BB4E35">
            <w:pPr>
              <w:pStyle w:val="acctfourfigures"/>
              <w:tabs>
                <w:tab w:val="clear" w:pos="765"/>
                <w:tab w:val="decimal" w:pos="915"/>
              </w:tabs>
              <w:spacing w:line="240" w:lineRule="atLeast"/>
              <w:ind w:right="-79"/>
              <w:rPr>
                <w:rFonts w:cs="Times New Roman"/>
                <w:szCs w:val="22"/>
                <w:lang w:bidi="th-TH"/>
              </w:rPr>
            </w:pPr>
          </w:p>
        </w:tc>
        <w:tc>
          <w:tcPr>
            <w:tcW w:w="182" w:type="dxa"/>
          </w:tcPr>
          <w:p w14:paraId="13AA69C5" w14:textId="77777777" w:rsidR="00BB4E35" w:rsidRPr="00880EEB" w:rsidRDefault="00BB4E35" w:rsidP="00BB4E35">
            <w:pPr>
              <w:rPr>
                <w:rFonts w:cs="Times New Roman"/>
                <w:szCs w:val="22"/>
                <w:lang w:bidi="th-TH"/>
              </w:rPr>
            </w:pPr>
          </w:p>
        </w:tc>
        <w:tc>
          <w:tcPr>
            <w:tcW w:w="1080" w:type="dxa"/>
          </w:tcPr>
          <w:p w14:paraId="0BA86A09" w14:textId="77777777" w:rsidR="00BB4E35" w:rsidRPr="00880EEB" w:rsidRDefault="00BB4E35" w:rsidP="00BB4E35">
            <w:pPr>
              <w:pStyle w:val="acctfourfigures"/>
              <w:tabs>
                <w:tab w:val="clear" w:pos="765"/>
                <w:tab w:val="decimal" w:pos="916"/>
              </w:tabs>
              <w:spacing w:line="240" w:lineRule="atLeast"/>
              <w:ind w:right="-79"/>
              <w:rPr>
                <w:rFonts w:cs="Times New Roman"/>
                <w:szCs w:val="22"/>
                <w:lang w:bidi="th-TH"/>
              </w:rPr>
            </w:pPr>
          </w:p>
        </w:tc>
        <w:tc>
          <w:tcPr>
            <w:tcW w:w="180" w:type="dxa"/>
          </w:tcPr>
          <w:p w14:paraId="56F888FA" w14:textId="77777777" w:rsidR="00BB4E35" w:rsidRPr="00880EEB" w:rsidRDefault="00BB4E35" w:rsidP="00BB4E35">
            <w:pPr>
              <w:rPr>
                <w:rFonts w:cs="Times New Roman"/>
                <w:szCs w:val="22"/>
                <w:lang w:bidi="th-TH"/>
              </w:rPr>
            </w:pPr>
          </w:p>
        </w:tc>
        <w:tc>
          <w:tcPr>
            <w:tcW w:w="1083" w:type="dxa"/>
          </w:tcPr>
          <w:p w14:paraId="17ABB105" w14:textId="77777777" w:rsidR="00BB4E35" w:rsidRPr="00880EEB" w:rsidRDefault="00BB4E35" w:rsidP="00BB4E35">
            <w:pPr>
              <w:pStyle w:val="acctfourfigures"/>
              <w:tabs>
                <w:tab w:val="clear" w:pos="765"/>
                <w:tab w:val="decimal" w:pos="915"/>
              </w:tabs>
              <w:spacing w:line="240" w:lineRule="atLeast"/>
              <w:ind w:right="-79"/>
              <w:rPr>
                <w:rFonts w:cs="Times New Roman"/>
                <w:szCs w:val="22"/>
                <w:lang w:bidi="th-TH"/>
              </w:rPr>
            </w:pPr>
          </w:p>
        </w:tc>
      </w:tr>
      <w:tr w:rsidR="000961FA" w:rsidRPr="00880EEB" w14:paraId="6A894CBA" w14:textId="77777777" w:rsidTr="00080F43">
        <w:trPr>
          <w:cantSplit/>
          <w:trHeight w:val="70"/>
        </w:trPr>
        <w:tc>
          <w:tcPr>
            <w:tcW w:w="4241" w:type="dxa"/>
          </w:tcPr>
          <w:p w14:paraId="56061DB7" w14:textId="1A69102C" w:rsidR="000961FA" w:rsidRPr="00880EEB" w:rsidRDefault="000961FA" w:rsidP="000961FA">
            <w:pPr>
              <w:spacing w:line="240" w:lineRule="atLeast"/>
              <w:ind w:left="-70" w:right="-79"/>
              <w:rPr>
                <w:rFonts w:cs="Times New Roman"/>
                <w:szCs w:val="22"/>
                <w:lang w:bidi="th-TH"/>
              </w:rPr>
            </w:pPr>
            <w:r w:rsidRPr="00880EEB">
              <w:rPr>
                <w:rFonts w:cs="Times New Roman"/>
                <w:szCs w:val="22"/>
              </w:rPr>
              <w:t>Discount rate (1% movement)</w:t>
            </w:r>
          </w:p>
        </w:tc>
        <w:tc>
          <w:tcPr>
            <w:tcW w:w="1081" w:type="dxa"/>
          </w:tcPr>
          <w:p w14:paraId="43AEEA38" w14:textId="0E1152B4" w:rsidR="000961FA" w:rsidRPr="00880EEB" w:rsidRDefault="000961FA" w:rsidP="000961FA">
            <w:pPr>
              <w:pStyle w:val="acctfourfigures"/>
              <w:tabs>
                <w:tab w:val="clear" w:pos="765"/>
                <w:tab w:val="decimal" w:pos="916"/>
              </w:tabs>
              <w:spacing w:line="240" w:lineRule="atLeast"/>
              <w:ind w:right="-79"/>
              <w:rPr>
                <w:rFonts w:cs="Times New Roman"/>
                <w:szCs w:val="22"/>
              </w:rPr>
            </w:pPr>
            <w:r w:rsidRPr="002448FB">
              <w:rPr>
                <w:snapToGrid w:val="0"/>
                <w:lang w:eastAsia="th-TH"/>
              </w:rPr>
              <w:t>(21,373)</w:t>
            </w:r>
          </w:p>
        </w:tc>
        <w:tc>
          <w:tcPr>
            <w:tcW w:w="180" w:type="dxa"/>
          </w:tcPr>
          <w:p w14:paraId="285C4009" w14:textId="77777777" w:rsidR="000961FA" w:rsidRPr="00880EEB" w:rsidRDefault="000961FA" w:rsidP="000961FA">
            <w:pPr>
              <w:pStyle w:val="acctfourfigures"/>
              <w:tabs>
                <w:tab w:val="clear" w:pos="765"/>
                <w:tab w:val="decimal" w:pos="1100"/>
              </w:tabs>
              <w:spacing w:line="240" w:lineRule="atLeast"/>
              <w:ind w:right="-79"/>
              <w:rPr>
                <w:rFonts w:cs="Times New Roman"/>
                <w:szCs w:val="22"/>
              </w:rPr>
            </w:pPr>
          </w:p>
        </w:tc>
        <w:tc>
          <w:tcPr>
            <w:tcW w:w="1080" w:type="dxa"/>
          </w:tcPr>
          <w:p w14:paraId="76115D00" w14:textId="5F73D21F" w:rsidR="000961FA" w:rsidRPr="00880EEB" w:rsidRDefault="000961FA" w:rsidP="000961FA">
            <w:pPr>
              <w:pStyle w:val="acctfourfigures"/>
              <w:tabs>
                <w:tab w:val="clear" w:pos="765"/>
                <w:tab w:val="decimal" w:pos="915"/>
              </w:tabs>
              <w:spacing w:line="240" w:lineRule="atLeast"/>
              <w:ind w:right="-79"/>
              <w:rPr>
                <w:rFonts w:cs="Times New Roman"/>
                <w:szCs w:val="22"/>
                <w:cs/>
                <w:lang w:bidi="th-TH"/>
              </w:rPr>
            </w:pPr>
            <w:r w:rsidRPr="002448FB">
              <w:rPr>
                <w:snapToGrid w:val="0"/>
                <w:lang w:eastAsia="th-TH"/>
              </w:rPr>
              <w:t>23,897</w:t>
            </w:r>
          </w:p>
        </w:tc>
        <w:tc>
          <w:tcPr>
            <w:tcW w:w="182" w:type="dxa"/>
          </w:tcPr>
          <w:p w14:paraId="1329D0FF" w14:textId="77777777" w:rsidR="000961FA" w:rsidRPr="00880EEB" w:rsidRDefault="000961FA" w:rsidP="000961FA">
            <w:pPr>
              <w:pStyle w:val="acctfourfigures"/>
              <w:tabs>
                <w:tab w:val="clear" w:pos="765"/>
                <w:tab w:val="decimal" w:pos="916"/>
              </w:tabs>
              <w:spacing w:line="240" w:lineRule="atLeast"/>
              <w:ind w:right="-79"/>
              <w:rPr>
                <w:rFonts w:cs="Times New Roman"/>
                <w:szCs w:val="22"/>
              </w:rPr>
            </w:pPr>
          </w:p>
        </w:tc>
        <w:tc>
          <w:tcPr>
            <w:tcW w:w="1080" w:type="dxa"/>
          </w:tcPr>
          <w:p w14:paraId="46439430" w14:textId="2C2E5162" w:rsidR="000961FA" w:rsidRPr="00880EEB" w:rsidRDefault="000961FA" w:rsidP="000961FA">
            <w:pPr>
              <w:pStyle w:val="acctfourfigures"/>
              <w:tabs>
                <w:tab w:val="clear" w:pos="765"/>
                <w:tab w:val="decimal" w:pos="916"/>
              </w:tabs>
              <w:spacing w:line="240" w:lineRule="atLeast"/>
              <w:ind w:right="-79"/>
              <w:rPr>
                <w:rFonts w:cs="Times New Roman"/>
                <w:szCs w:val="22"/>
              </w:rPr>
            </w:pPr>
            <w:r w:rsidRPr="002448FB">
              <w:rPr>
                <w:snapToGrid w:val="0"/>
                <w:lang w:eastAsia="th-TH"/>
              </w:rPr>
              <w:t>(21,207)</w:t>
            </w:r>
          </w:p>
        </w:tc>
        <w:tc>
          <w:tcPr>
            <w:tcW w:w="180" w:type="dxa"/>
          </w:tcPr>
          <w:p w14:paraId="2998CF34" w14:textId="77777777" w:rsidR="000961FA" w:rsidRPr="00880EEB" w:rsidRDefault="000961FA" w:rsidP="000961FA">
            <w:pPr>
              <w:pStyle w:val="acctfourfigures"/>
              <w:tabs>
                <w:tab w:val="clear" w:pos="765"/>
                <w:tab w:val="decimal" w:pos="916"/>
              </w:tabs>
              <w:spacing w:line="240" w:lineRule="atLeast"/>
              <w:ind w:right="-79"/>
              <w:rPr>
                <w:rFonts w:cs="Times New Roman"/>
                <w:szCs w:val="22"/>
              </w:rPr>
            </w:pPr>
          </w:p>
        </w:tc>
        <w:tc>
          <w:tcPr>
            <w:tcW w:w="1083" w:type="dxa"/>
          </w:tcPr>
          <w:p w14:paraId="6651C898" w14:textId="5C0C59CF" w:rsidR="000961FA" w:rsidRPr="00880EEB" w:rsidRDefault="000961FA" w:rsidP="000961FA">
            <w:pPr>
              <w:pStyle w:val="acctfourfigures"/>
              <w:tabs>
                <w:tab w:val="clear" w:pos="765"/>
                <w:tab w:val="decimal" w:pos="915"/>
              </w:tabs>
              <w:spacing w:line="240" w:lineRule="atLeast"/>
              <w:ind w:right="-79"/>
              <w:rPr>
                <w:rFonts w:cs="Times New Roman"/>
                <w:szCs w:val="22"/>
              </w:rPr>
            </w:pPr>
            <w:r w:rsidRPr="002448FB">
              <w:rPr>
                <w:snapToGrid w:val="0"/>
                <w:lang w:eastAsia="th-TH"/>
              </w:rPr>
              <w:t>23,710</w:t>
            </w:r>
          </w:p>
        </w:tc>
      </w:tr>
      <w:tr w:rsidR="000961FA" w:rsidRPr="00880EEB" w14:paraId="597F0C4B" w14:textId="77777777" w:rsidTr="00080F43">
        <w:trPr>
          <w:cantSplit/>
          <w:trHeight w:val="70"/>
        </w:trPr>
        <w:tc>
          <w:tcPr>
            <w:tcW w:w="4241" w:type="dxa"/>
          </w:tcPr>
          <w:p w14:paraId="30516FC9" w14:textId="46F53B83" w:rsidR="000961FA" w:rsidRPr="00880EEB" w:rsidRDefault="000961FA" w:rsidP="000961FA">
            <w:pPr>
              <w:spacing w:line="240" w:lineRule="atLeast"/>
              <w:ind w:left="-70" w:right="-79"/>
              <w:rPr>
                <w:rFonts w:cs="Times New Roman"/>
                <w:szCs w:val="22"/>
                <w:lang w:bidi="th-TH"/>
              </w:rPr>
            </w:pPr>
            <w:r w:rsidRPr="00880EEB">
              <w:rPr>
                <w:rFonts w:cs="Times New Roman"/>
                <w:szCs w:val="22"/>
              </w:rPr>
              <w:t>Future salary growth (1% movement)</w:t>
            </w:r>
          </w:p>
        </w:tc>
        <w:tc>
          <w:tcPr>
            <w:tcW w:w="1081" w:type="dxa"/>
          </w:tcPr>
          <w:p w14:paraId="3F3A414B" w14:textId="111B0611" w:rsidR="000961FA" w:rsidRPr="00880EEB" w:rsidRDefault="000961FA" w:rsidP="000961FA">
            <w:pPr>
              <w:pStyle w:val="acctfourfigures"/>
              <w:tabs>
                <w:tab w:val="clear" w:pos="765"/>
                <w:tab w:val="decimal" w:pos="916"/>
              </w:tabs>
              <w:spacing w:line="240" w:lineRule="atLeast"/>
              <w:ind w:right="-79"/>
              <w:rPr>
                <w:rFonts w:cs="Times New Roman"/>
                <w:szCs w:val="22"/>
              </w:rPr>
            </w:pPr>
            <w:r w:rsidRPr="002448FB">
              <w:rPr>
                <w:snapToGrid w:val="0"/>
                <w:lang w:eastAsia="th-TH"/>
              </w:rPr>
              <w:t>21,181</w:t>
            </w:r>
          </w:p>
        </w:tc>
        <w:tc>
          <w:tcPr>
            <w:tcW w:w="180" w:type="dxa"/>
          </w:tcPr>
          <w:p w14:paraId="38E7BAD4" w14:textId="77777777" w:rsidR="000961FA" w:rsidRPr="00880EEB" w:rsidRDefault="000961FA" w:rsidP="000961FA">
            <w:pPr>
              <w:pStyle w:val="acctfourfigures"/>
              <w:tabs>
                <w:tab w:val="clear" w:pos="765"/>
                <w:tab w:val="decimal" w:pos="1100"/>
              </w:tabs>
              <w:spacing w:line="240" w:lineRule="atLeast"/>
              <w:ind w:right="-79"/>
              <w:rPr>
                <w:rFonts w:cs="Times New Roman"/>
                <w:szCs w:val="22"/>
              </w:rPr>
            </w:pPr>
          </w:p>
        </w:tc>
        <w:tc>
          <w:tcPr>
            <w:tcW w:w="1080" w:type="dxa"/>
          </w:tcPr>
          <w:p w14:paraId="2CF73607" w14:textId="0EE8EEC2" w:rsidR="000961FA" w:rsidRPr="00880EEB" w:rsidRDefault="000961FA" w:rsidP="000961FA">
            <w:pPr>
              <w:pStyle w:val="acctfourfigures"/>
              <w:tabs>
                <w:tab w:val="clear" w:pos="765"/>
                <w:tab w:val="decimal" w:pos="915"/>
              </w:tabs>
              <w:spacing w:line="240" w:lineRule="atLeast"/>
              <w:ind w:right="-79"/>
              <w:rPr>
                <w:rFonts w:cs="Times New Roman"/>
                <w:szCs w:val="22"/>
                <w:cs/>
                <w:lang w:bidi="th-TH"/>
              </w:rPr>
            </w:pPr>
            <w:r w:rsidRPr="002448FB">
              <w:rPr>
                <w:snapToGrid w:val="0"/>
                <w:lang w:eastAsia="th-TH"/>
              </w:rPr>
              <w:t>(19,343)</w:t>
            </w:r>
          </w:p>
        </w:tc>
        <w:tc>
          <w:tcPr>
            <w:tcW w:w="182" w:type="dxa"/>
          </w:tcPr>
          <w:p w14:paraId="22E06A4F" w14:textId="77777777" w:rsidR="000961FA" w:rsidRPr="00880EEB" w:rsidRDefault="000961FA" w:rsidP="000961FA">
            <w:pPr>
              <w:pStyle w:val="acctfourfigures"/>
              <w:tabs>
                <w:tab w:val="clear" w:pos="765"/>
                <w:tab w:val="decimal" w:pos="916"/>
              </w:tabs>
              <w:spacing w:line="240" w:lineRule="atLeast"/>
              <w:ind w:right="-79"/>
              <w:rPr>
                <w:rFonts w:cs="Times New Roman"/>
                <w:szCs w:val="22"/>
              </w:rPr>
            </w:pPr>
          </w:p>
        </w:tc>
        <w:tc>
          <w:tcPr>
            <w:tcW w:w="1080" w:type="dxa"/>
          </w:tcPr>
          <w:p w14:paraId="165B2248" w14:textId="6A491BEA" w:rsidR="000961FA" w:rsidRPr="00880EEB" w:rsidRDefault="000961FA" w:rsidP="000961FA">
            <w:pPr>
              <w:pStyle w:val="acctfourfigures"/>
              <w:tabs>
                <w:tab w:val="clear" w:pos="765"/>
                <w:tab w:val="decimal" w:pos="916"/>
              </w:tabs>
              <w:spacing w:line="240" w:lineRule="atLeast"/>
              <w:ind w:right="-79"/>
              <w:rPr>
                <w:rFonts w:cs="Times New Roman"/>
                <w:szCs w:val="22"/>
              </w:rPr>
            </w:pPr>
            <w:r w:rsidRPr="002448FB">
              <w:rPr>
                <w:snapToGrid w:val="0"/>
                <w:lang w:eastAsia="th-TH"/>
              </w:rPr>
              <w:t>21,005</w:t>
            </w:r>
          </w:p>
        </w:tc>
        <w:tc>
          <w:tcPr>
            <w:tcW w:w="180" w:type="dxa"/>
          </w:tcPr>
          <w:p w14:paraId="413EE5DE" w14:textId="77777777" w:rsidR="000961FA" w:rsidRPr="00880EEB" w:rsidRDefault="000961FA" w:rsidP="000961FA">
            <w:pPr>
              <w:pStyle w:val="acctfourfigures"/>
              <w:tabs>
                <w:tab w:val="clear" w:pos="765"/>
                <w:tab w:val="decimal" w:pos="916"/>
              </w:tabs>
              <w:spacing w:line="240" w:lineRule="atLeast"/>
              <w:ind w:right="-79"/>
              <w:rPr>
                <w:rFonts w:cs="Times New Roman"/>
                <w:szCs w:val="22"/>
              </w:rPr>
            </w:pPr>
          </w:p>
        </w:tc>
        <w:tc>
          <w:tcPr>
            <w:tcW w:w="1083" w:type="dxa"/>
          </w:tcPr>
          <w:p w14:paraId="25055AF4" w14:textId="2E3B56BE" w:rsidR="000961FA" w:rsidRPr="00880EEB" w:rsidRDefault="000961FA" w:rsidP="000961FA">
            <w:pPr>
              <w:pStyle w:val="acctfourfigures"/>
              <w:tabs>
                <w:tab w:val="clear" w:pos="765"/>
                <w:tab w:val="decimal" w:pos="915"/>
              </w:tabs>
              <w:spacing w:line="240" w:lineRule="atLeast"/>
              <w:ind w:right="-79"/>
              <w:rPr>
                <w:rFonts w:cs="Times New Roman"/>
                <w:szCs w:val="22"/>
              </w:rPr>
            </w:pPr>
            <w:r w:rsidRPr="002448FB">
              <w:rPr>
                <w:snapToGrid w:val="0"/>
                <w:lang w:eastAsia="th-TH"/>
              </w:rPr>
              <w:t>(19,184)</w:t>
            </w:r>
          </w:p>
        </w:tc>
      </w:tr>
    </w:tbl>
    <w:p w14:paraId="33CF0D56" w14:textId="16EFC086" w:rsidR="00FD11DE" w:rsidRPr="0012708E" w:rsidRDefault="00A32864" w:rsidP="00FD11DE">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2</w:t>
      </w:r>
      <w:r w:rsidR="008B3EF1">
        <w:rPr>
          <w:rFonts w:cs="Times New Roman"/>
          <w:i w:val="0"/>
          <w:iCs/>
          <w:szCs w:val="24"/>
        </w:rPr>
        <w:t>3</w:t>
      </w:r>
      <w:r w:rsidRPr="0012708E">
        <w:rPr>
          <w:rFonts w:cs="Times New Roman"/>
          <w:i w:val="0"/>
          <w:iCs/>
          <w:szCs w:val="24"/>
        </w:rPr>
        <w:tab/>
      </w:r>
      <w:r w:rsidR="00E87D17" w:rsidRPr="0012708E">
        <w:rPr>
          <w:rFonts w:cs="Times New Roman"/>
          <w:i w:val="0"/>
          <w:iCs/>
          <w:szCs w:val="24"/>
        </w:rPr>
        <w:t>Other liabilities</w:t>
      </w:r>
    </w:p>
    <w:p w14:paraId="6B004B0F" w14:textId="77777777" w:rsidR="00421E7A" w:rsidRPr="00EC65EE" w:rsidRDefault="00421E7A" w:rsidP="00042138">
      <w:pPr>
        <w:spacing w:line="240" w:lineRule="atLeast"/>
        <w:ind w:left="547"/>
        <w:jc w:val="thaiDistribute"/>
        <w:rPr>
          <w:rFonts w:cs="Times New Roman"/>
          <w:szCs w:val="22"/>
          <w:lang w:bidi="th-TH"/>
        </w:rPr>
      </w:pPr>
    </w:p>
    <w:tbl>
      <w:tblPr>
        <w:tblW w:w="9270" w:type="dxa"/>
        <w:tblInd w:w="450" w:type="dxa"/>
        <w:tblLayout w:type="fixed"/>
        <w:tblLook w:val="01E0" w:firstRow="1" w:lastRow="1" w:firstColumn="1" w:lastColumn="1" w:noHBand="0" w:noVBand="0"/>
      </w:tblPr>
      <w:tblGrid>
        <w:gridCol w:w="2880"/>
        <w:gridCol w:w="630"/>
        <w:gridCol w:w="1260"/>
        <w:gridCol w:w="236"/>
        <w:gridCol w:w="1204"/>
        <w:gridCol w:w="267"/>
        <w:gridCol w:w="1263"/>
        <w:gridCol w:w="267"/>
        <w:gridCol w:w="1263"/>
      </w:tblGrid>
      <w:tr w:rsidR="00093323" w:rsidRPr="00880EEB" w14:paraId="4A398E91" w14:textId="77777777" w:rsidTr="000961FA">
        <w:tc>
          <w:tcPr>
            <w:tcW w:w="2880" w:type="dxa"/>
          </w:tcPr>
          <w:p w14:paraId="054C7092" w14:textId="77777777" w:rsidR="00093323" w:rsidRPr="00147167" w:rsidRDefault="00093323" w:rsidP="00EE3B9C">
            <w:pPr>
              <w:spacing w:line="280" w:lineRule="atLeast"/>
              <w:ind w:right="-79"/>
              <w:rPr>
                <w:rFonts w:cs="Times New Roman"/>
                <w:color w:val="000000"/>
                <w:szCs w:val="22"/>
                <w:lang w:bidi="th-TH"/>
              </w:rPr>
            </w:pPr>
          </w:p>
        </w:tc>
        <w:tc>
          <w:tcPr>
            <w:tcW w:w="630" w:type="dxa"/>
          </w:tcPr>
          <w:p w14:paraId="608736BA" w14:textId="77777777" w:rsidR="00093323" w:rsidRPr="00147167" w:rsidRDefault="00093323" w:rsidP="00093323">
            <w:pPr>
              <w:spacing w:line="280" w:lineRule="atLeast"/>
              <w:ind w:left="-155" w:right="-108"/>
              <w:jc w:val="center"/>
              <w:rPr>
                <w:rFonts w:cs="Times New Roman"/>
                <w:i/>
                <w:iCs/>
                <w:color w:val="000000"/>
                <w:szCs w:val="22"/>
              </w:rPr>
            </w:pPr>
          </w:p>
        </w:tc>
        <w:tc>
          <w:tcPr>
            <w:tcW w:w="2700" w:type="dxa"/>
            <w:gridSpan w:val="3"/>
          </w:tcPr>
          <w:p w14:paraId="3E4B656C" w14:textId="77777777" w:rsidR="00093323" w:rsidRPr="00147167" w:rsidRDefault="00093323" w:rsidP="00EE3B9C">
            <w:pPr>
              <w:spacing w:line="280" w:lineRule="atLeast"/>
              <w:ind w:left="-155" w:right="-108"/>
              <w:jc w:val="center"/>
              <w:rPr>
                <w:rFonts w:cs="Times New Roman"/>
                <w:b/>
                <w:bCs/>
                <w:color w:val="000000"/>
                <w:szCs w:val="22"/>
              </w:rPr>
            </w:pPr>
            <w:r w:rsidRPr="00147167">
              <w:rPr>
                <w:rFonts w:cs="Times New Roman"/>
                <w:b/>
                <w:bCs/>
                <w:color w:val="000000"/>
                <w:szCs w:val="22"/>
              </w:rPr>
              <w:t>Consolidated</w:t>
            </w:r>
          </w:p>
        </w:tc>
        <w:tc>
          <w:tcPr>
            <w:tcW w:w="267" w:type="dxa"/>
          </w:tcPr>
          <w:p w14:paraId="6D7EB0A1" w14:textId="77777777" w:rsidR="00093323" w:rsidRPr="00147167" w:rsidRDefault="00093323" w:rsidP="00EE3B9C">
            <w:pPr>
              <w:spacing w:line="280" w:lineRule="atLeast"/>
              <w:ind w:left="-155" w:right="-288"/>
              <w:jc w:val="center"/>
              <w:rPr>
                <w:rFonts w:cs="Times New Roman"/>
                <w:b/>
                <w:bCs/>
                <w:color w:val="000000"/>
                <w:szCs w:val="22"/>
              </w:rPr>
            </w:pPr>
          </w:p>
        </w:tc>
        <w:tc>
          <w:tcPr>
            <w:tcW w:w="2793" w:type="dxa"/>
            <w:gridSpan w:val="3"/>
          </w:tcPr>
          <w:p w14:paraId="304B0CDF" w14:textId="77777777" w:rsidR="00093323" w:rsidRPr="00147167" w:rsidRDefault="00093323" w:rsidP="00EE3B9C">
            <w:pPr>
              <w:spacing w:line="280" w:lineRule="atLeast"/>
              <w:ind w:left="-155" w:right="-288"/>
              <w:jc w:val="center"/>
              <w:rPr>
                <w:rFonts w:cs="Times New Roman"/>
                <w:b/>
                <w:bCs/>
                <w:color w:val="000000"/>
                <w:szCs w:val="22"/>
              </w:rPr>
            </w:pPr>
            <w:r w:rsidRPr="00147167">
              <w:rPr>
                <w:rFonts w:cs="Times New Roman"/>
                <w:b/>
                <w:bCs/>
                <w:color w:val="000000"/>
                <w:szCs w:val="22"/>
              </w:rPr>
              <w:t xml:space="preserve">The Bank </w:t>
            </w:r>
          </w:p>
        </w:tc>
      </w:tr>
      <w:tr w:rsidR="000961FA" w:rsidRPr="00880EEB" w14:paraId="22FF01AA" w14:textId="77777777" w:rsidTr="000961FA">
        <w:tc>
          <w:tcPr>
            <w:tcW w:w="2880" w:type="dxa"/>
          </w:tcPr>
          <w:p w14:paraId="4E29D543" w14:textId="77777777" w:rsidR="000961FA" w:rsidRPr="00147167" w:rsidRDefault="000961FA" w:rsidP="000961FA">
            <w:pPr>
              <w:spacing w:line="280" w:lineRule="atLeast"/>
              <w:ind w:right="-79"/>
              <w:rPr>
                <w:rFonts w:cs="Times New Roman"/>
                <w:color w:val="000000"/>
                <w:szCs w:val="22"/>
                <w:lang w:bidi="th-TH"/>
              </w:rPr>
            </w:pPr>
          </w:p>
        </w:tc>
        <w:tc>
          <w:tcPr>
            <w:tcW w:w="630" w:type="dxa"/>
          </w:tcPr>
          <w:p w14:paraId="35E73D63" w14:textId="77777777" w:rsidR="000961FA" w:rsidRPr="00147167" w:rsidRDefault="000961FA" w:rsidP="000961FA">
            <w:pPr>
              <w:spacing w:line="280" w:lineRule="atLeast"/>
              <w:ind w:left="-108" w:right="-108"/>
              <w:jc w:val="center"/>
              <w:rPr>
                <w:rFonts w:cs="Times New Roman"/>
                <w:i/>
                <w:iCs/>
                <w:szCs w:val="22"/>
              </w:rPr>
            </w:pPr>
          </w:p>
        </w:tc>
        <w:tc>
          <w:tcPr>
            <w:tcW w:w="1260" w:type="dxa"/>
            <w:vAlign w:val="bottom"/>
          </w:tcPr>
          <w:p w14:paraId="032AD4D6" w14:textId="47E7FF9F" w:rsidR="000961FA" w:rsidRDefault="000961FA" w:rsidP="000961FA">
            <w:pPr>
              <w:spacing w:line="280" w:lineRule="atLeast"/>
              <w:ind w:left="-108" w:right="-108"/>
              <w:jc w:val="center"/>
              <w:rPr>
                <w:rFonts w:cs="Times New Roman"/>
                <w:szCs w:val="22"/>
              </w:rPr>
            </w:pPr>
            <w:r>
              <w:rPr>
                <w:rFonts w:cs="Times New Roman"/>
                <w:szCs w:val="22"/>
              </w:rPr>
              <w:t xml:space="preserve">30 June </w:t>
            </w:r>
          </w:p>
        </w:tc>
        <w:tc>
          <w:tcPr>
            <w:tcW w:w="236" w:type="dxa"/>
            <w:vAlign w:val="bottom"/>
          </w:tcPr>
          <w:p w14:paraId="1D33CF5D" w14:textId="77777777" w:rsidR="000961FA" w:rsidRPr="00147167" w:rsidRDefault="000961FA" w:rsidP="000961FA">
            <w:pPr>
              <w:spacing w:line="280" w:lineRule="atLeast"/>
              <w:ind w:left="-108" w:right="-108"/>
              <w:rPr>
                <w:rFonts w:cs="Times New Roman"/>
                <w:szCs w:val="22"/>
                <w:rtl/>
                <w:cs/>
              </w:rPr>
            </w:pPr>
          </w:p>
        </w:tc>
        <w:tc>
          <w:tcPr>
            <w:tcW w:w="1204" w:type="dxa"/>
            <w:vAlign w:val="bottom"/>
          </w:tcPr>
          <w:p w14:paraId="67A6F069" w14:textId="2A464151" w:rsidR="000961FA" w:rsidRDefault="000961FA" w:rsidP="000961FA">
            <w:pPr>
              <w:spacing w:line="280" w:lineRule="atLeast"/>
              <w:ind w:left="-108" w:right="-108"/>
              <w:jc w:val="center"/>
              <w:rPr>
                <w:rFonts w:cs="Times New Roman"/>
                <w:szCs w:val="22"/>
              </w:rPr>
            </w:pPr>
            <w:r>
              <w:rPr>
                <w:rFonts w:cs="Times New Roman"/>
                <w:szCs w:val="22"/>
              </w:rPr>
              <w:t>31 December</w:t>
            </w:r>
          </w:p>
        </w:tc>
        <w:tc>
          <w:tcPr>
            <w:tcW w:w="267" w:type="dxa"/>
          </w:tcPr>
          <w:p w14:paraId="0A61E3E2" w14:textId="77777777" w:rsidR="000961FA" w:rsidRPr="00147167" w:rsidRDefault="000961FA" w:rsidP="000961FA">
            <w:pPr>
              <w:spacing w:line="280" w:lineRule="atLeast"/>
              <w:ind w:left="-117" w:right="-288"/>
              <w:jc w:val="center"/>
              <w:rPr>
                <w:rFonts w:cs="Times New Roman"/>
                <w:snapToGrid w:val="0"/>
                <w:szCs w:val="22"/>
                <w:lang w:eastAsia="th-TH" w:bidi="th-TH"/>
              </w:rPr>
            </w:pPr>
          </w:p>
        </w:tc>
        <w:tc>
          <w:tcPr>
            <w:tcW w:w="1263" w:type="dxa"/>
            <w:vAlign w:val="bottom"/>
          </w:tcPr>
          <w:p w14:paraId="6870129E" w14:textId="64448FFF" w:rsidR="000961FA" w:rsidRDefault="000961FA" w:rsidP="000961FA">
            <w:pPr>
              <w:spacing w:line="280" w:lineRule="atLeast"/>
              <w:ind w:left="-108" w:right="-108"/>
              <w:jc w:val="center"/>
              <w:rPr>
                <w:rFonts w:cs="Times New Roman"/>
                <w:szCs w:val="22"/>
              </w:rPr>
            </w:pPr>
            <w:r>
              <w:rPr>
                <w:rFonts w:cs="Times New Roman"/>
                <w:szCs w:val="22"/>
              </w:rPr>
              <w:t xml:space="preserve">30 June </w:t>
            </w:r>
          </w:p>
        </w:tc>
        <w:tc>
          <w:tcPr>
            <w:tcW w:w="267" w:type="dxa"/>
            <w:vAlign w:val="bottom"/>
          </w:tcPr>
          <w:p w14:paraId="2E87161C" w14:textId="77777777" w:rsidR="000961FA" w:rsidRPr="00147167" w:rsidRDefault="000961FA" w:rsidP="000961FA">
            <w:pPr>
              <w:spacing w:line="280" w:lineRule="atLeast"/>
              <w:ind w:left="-108" w:right="-108"/>
              <w:rPr>
                <w:rFonts w:cs="Times New Roman"/>
                <w:szCs w:val="22"/>
                <w:rtl/>
                <w:cs/>
              </w:rPr>
            </w:pPr>
          </w:p>
        </w:tc>
        <w:tc>
          <w:tcPr>
            <w:tcW w:w="1263" w:type="dxa"/>
            <w:vAlign w:val="bottom"/>
          </w:tcPr>
          <w:p w14:paraId="0F67FA6E" w14:textId="35552618" w:rsidR="000961FA" w:rsidRDefault="000961FA" w:rsidP="000961FA">
            <w:pPr>
              <w:spacing w:line="280" w:lineRule="atLeast"/>
              <w:ind w:left="-108" w:right="-108"/>
              <w:jc w:val="center"/>
              <w:rPr>
                <w:rFonts w:cs="Times New Roman"/>
                <w:szCs w:val="22"/>
              </w:rPr>
            </w:pPr>
            <w:r>
              <w:rPr>
                <w:rFonts w:cs="Times New Roman"/>
                <w:szCs w:val="22"/>
              </w:rPr>
              <w:t>31 December</w:t>
            </w:r>
          </w:p>
        </w:tc>
      </w:tr>
      <w:tr w:rsidR="000961FA" w:rsidRPr="00880EEB" w14:paraId="2AEF712B" w14:textId="77777777" w:rsidTr="000961FA">
        <w:tc>
          <w:tcPr>
            <w:tcW w:w="2880" w:type="dxa"/>
          </w:tcPr>
          <w:p w14:paraId="79A882A7" w14:textId="77777777" w:rsidR="000961FA" w:rsidRPr="00147167" w:rsidRDefault="000961FA" w:rsidP="000961FA">
            <w:pPr>
              <w:spacing w:line="280" w:lineRule="atLeast"/>
              <w:ind w:right="-79"/>
              <w:rPr>
                <w:rFonts w:cs="Times New Roman"/>
                <w:color w:val="000000"/>
                <w:szCs w:val="22"/>
                <w:lang w:bidi="th-TH"/>
              </w:rPr>
            </w:pPr>
          </w:p>
        </w:tc>
        <w:tc>
          <w:tcPr>
            <w:tcW w:w="630" w:type="dxa"/>
          </w:tcPr>
          <w:p w14:paraId="50A940A5" w14:textId="7180F5F5" w:rsidR="000961FA" w:rsidRPr="00147167" w:rsidRDefault="000961FA" w:rsidP="000961FA">
            <w:pPr>
              <w:spacing w:line="280" w:lineRule="atLeast"/>
              <w:ind w:left="-108" w:right="-108"/>
              <w:jc w:val="center"/>
              <w:rPr>
                <w:rFonts w:cs="Times New Roman"/>
                <w:i/>
                <w:iCs/>
                <w:szCs w:val="22"/>
              </w:rPr>
            </w:pPr>
            <w:r w:rsidRPr="00147167">
              <w:rPr>
                <w:rFonts w:cs="Times New Roman"/>
                <w:i/>
                <w:iCs/>
                <w:szCs w:val="22"/>
              </w:rPr>
              <w:t>Note</w:t>
            </w:r>
          </w:p>
        </w:tc>
        <w:tc>
          <w:tcPr>
            <w:tcW w:w="1260" w:type="dxa"/>
            <w:vAlign w:val="bottom"/>
          </w:tcPr>
          <w:p w14:paraId="0821DD13" w14:textId="763E7325" w:rsidR="000961FA" w:rsidRPr="00147167" w:rsidRDefault="000961FA" w:rsidP="000961FA">
            <w:pPr>
              <w:spacing w:line="280" w:lineRule="atLeast"/>
              <w:ind w:left="-108" w:right="-108"/>
              <w:jc w:val="center"/>
              <w:rPr>
                <w:rFonts w:cs="Times New Roman"/>
                <w:szCs w:val="22"/>
              </w:rPr>
            </w:pPr>
            <w:r>
              <w:rPr>
                <w:rFonts w:cs="Times New Roman"/>
                <w:szCs w:val="22"/>
              </w:rPr>
              <w:t>2025</w:t>
            </w:r>
          </w:p>
        </w:tc>
        <w:tc>
          <w:tcPr>
            <w:tcW w:w="236" w:type="dxa"/>
            <w:vAlign w:val="bottom"/>
          </w:tcPr>
          <w:p w14:paraId="162AE14B" w14:textId="77777777" w:rsidR="000961FA" w:rsidRPr="00147167" w:rsidRDefault="000961FA" w:rsidP="000961FA">
            <w:pPr>
              <w:spacing w:line="280" w:lineRule="atLeast"/>
              <w:ind w:left="-108" w:right="-108"/>
              <w:rPr>
                <w:rFonts w:cs="Times New Roman"/>
                <w:szCs w:val="22"/>
                <w:rtl/>
                <w:cs/>
              </w:rPr>
            </w:pPr>
          </w:p>
        </w:tc>
        <w:tc>
          <w:tcPr>
            <w:tcW w:w="1204" w:type="dxa"/>
            <w:vAlign w:val="bottom"/>
          </w:tcPr>
          <w:p w14:paraId="0611C75A" w14:textId="71A6E7EC" w:rsidR="000961FA" w:rsidRPr="00147167" w:rsidRDefault="000961FA" w:rsidP="000961FA">
            <w:pPr>
              <w:spacing w:line="280" w:lineRule="atLeast"/>
              <w:ind w:left="-108" w:right="-108"/>
              <w:jc w:val="center"/>
              <w:rPr>
                <w:rFonts w:cs="Times New Roman"/>
                <w:szCs w:val="22"/>
              </w:rPr>
            </w:pPr>
            <w:r>
              <w:rPr>
                <w:rFonts w:cs="Times New Roman"/>
                <w:szCs w:val="22"/>
              </w:rPr>
              <w:t>2024</w:t>
            </w:r>
          </w:p>
        </w:tc>
        <w:tc>
          <w:tcPr>
            <w:tcW w:w="267" w:type="dxa"/>
          </w:tcPr>
          <w:p w14:paraId="731977A6" w14:textId="77777777" w:rsidR="000961FA" w:rsidRPr="00147167" w:rsidRDefault="000961FA" w:rsidP="000961FA">
            <w:pPr>
              <w:spacing w:line="280" w:lineRule="atLeast"/>
              <w:ind w:left="-117" w:right="-288"/>
              <w:jc w:val="center"/>
              <w:rPr>
                <w:rFonts w:cs="Times New Roman"/>
                <w:snapToGrid w:val="0"/>
                <w:szCs w:val="22"/>
                <w:lang w:eastAsia="th-TH" w:bidi="th-TH"/>
              </w:rPr>
            </w:pPr>
          </w:p>
        </w:tc>
        <w:tc>
          <w:tcPr>
            <w:tcW w:w="1263" w:type="dxa"/>
            <w:vAlign w:val="bottom"/>
          </w:tcPr>
          <w:p w14:paraId="330FFEBC" w14:textId="76551A72" w:rsidR="000961FA" w:rsidRPr="00147167" w:rsidRDefault="000961FA" w:rsidP="000961FA">
            <w:pPr>
              <w:spacing w:line="280" w:lineRule="atLeast"/>
              <w:ind w:left="-108" w:right="-108"/>
              <w:jc w:val="center"/>
              <w:rPr>
                <w:rFonts w:cs="Times New Roman"/>
                <w:szCs w:val="22"/>
              </w:rPr>
            </w:pPr>
            <w:r>
              <w:rPr>
                <w:rFonts w:cs="Times New Roman"/>
                <w:szCs w:val="22"/>
              </w:rPr>
              <w:t>2025</w:t>
            </w:r>
          </w:p>
        </w:tc>
        <w:tc>
          <w:tcPr>
            <w:tcW w:w="267" w:type="dxa"/>
            <w:vAlign w:val="bottom"/>
          </w:tcPr>
          <w:p w14:paraId="07AC4DA3" w14:textId="77777777" w:rsidR="000961FA" w:rsidRPr="00147167" w:rsidRDefault="000961FA" w:rsidP="000961FA">
            <w:pPr>
              <w:spacing w:line="280" w:lineRule="atLeast"/>
              <w:ind w:left="-108" w:right="-108"/>
              <w:rPr>
                <w:rFonts w:cs="Times New Roman"/>
                <w:szCs w:val="22"/>
                <w:rtl/>
                <w:cs/>
              </w:rPr>
            </w:pPr>
          </w:p>
        </w:tc>
        <w:tc>
          <w:tcPr>
            <w:tcW w:w="1263" w:type="dxa"/>
            <w:vAlign w:val="bottom"/>
          </w:tcPr>
          <w:p w14:paraId="782B29CC" w14:textId="10501D6C" w:rsidR="000961FA" w:rsidRPr="00147167" w:rsidRDefault="000961FA" w:rsidP="000961FA">
            <w:pPr>
              <w:spacing w:line="280" w:lineRule="atLeast"/>
              <w:ind w:left="-108" w:right="-108"/>
              <w:jc w:val="center"/>
              <w:rPr>
                <w:rFonts w:cs="Times New Roman"/>
                <w:szCs w:val="22"/>
              </w:rPr>
            </w:pPr>
            <w:r>
              <w:rPr>
                <w:rFonts w:cs="Times New Roman"/>
                <w:szCs w:val="22"/>
              </w:rPr>
              <w:t>2024</w:t>
            </w:r>
          </w:p>
        </w:tc>
      </w:tr>
      <w:tr w:rsidR="000961FA" w:rsidRPr="00880EEB" w14:paraId="6388DA65" w14:textId="77777777" w:rsidTr="000961FA">
        <w:tc>
          <w:tcPr>
            <w:tcW w:w="2880" w:type="dxa"/>
          </w:tcPr>
          <w:p w14:paraId="57369ABB" w14:textId="77777777" w:rsidR="000961FA" w:rsidRPr="00147167" w:rsidRDefault="000961FA" w:rsidP="000961FA">
            <w:pPr>
              <w:spacing w:line="280" w:lineRule="atLeast"/>
              <w:ind w:right="-79"/>
              <w:rPr>
                <w:rFonts w:cs="Times New Roman"/>
                <w:color w:val="000000"/>
                <w:szCs w:val="22"/>
                <w:lang w:bidi="th-TH"/>
              </w:rPr>
            </w:pPr>
          </w:p>
        </w:tc>
        <w:tc>
          <w:tcPr>
            <w:tcW w:w="630" w:type="dxa"/>
          </w:tcPr>
          <w:p w14:paraId="64DACFAC" w14:textId="77777777" w:rsidR="000961FA" w:rsidRPr="00147167" w:rsidRDefault="000961FA" w:rsidP="000961FA">
            <w:pPr>
              <w:spacing w:line="280" w:lineRule="atLeast"/>
              <w:ind w:left="-108" w:right="-108"/>
              <w:jc w:val="center"/>
              <w:rPr>
                <w:rFonts w:cs="Times New Roman"/>
                <w:i/>
                <w:iCs/>
                <w:snapToGrid w:val="0"/>
                <w:szCs w:val="22"/>
                <w:lang w:eastAsia="th-TH" w:bidi="th-TH"/>
              </w:rPr>
            </w:pPr>
          </w:p>
        </w:tc>
        <w:tc>
          <w:tcPr>
            <w:tcW w:w="5760" w:type="dxa"/>
            <w:gridSpan w:val="7"/>
          </w:tcPr>
          <w:p w14:paraId="395DEE39" w14:textId="77777777" w:rsidR="000961FA" w:rsidRPr="00147167" w:rsidRDefault="000961FA" w:rsidP="000961FA">
            <w:pPr>
              <w:spacing w:line="280" w:lineRule="atLeast"/>
              <w:ind w:left="-108" w:right="-108"/>
              <w:jc w:val="center"/>
              <w:rPr>
                <w:rFonts w:cs="Times New Roman"/>
                <w:szCs w:val="22"/>
              </w:rPr>
            </w:pPr>
            <w:r w:rsidRPr="00147167">
              <w:rPr>
                <w:rFonts w:cs="Times New Roman"/>
                <w:i/>
                <w:iCs/>
                <w:snapToGrid w:val="0"/>
                <w:szCs w:val="22"/>
                <w:lang w:eastAsia="th-TH" w:bidi="th-TH"/>
              </w:rPr>
              <w:t>(in thousand Baht)</w:t>
            </w:r>
          </w:p>
        </w:tc>
      </w:tr>
      <w:tr w:rsidR="00E5423B" w:rsidRPr="00880EEB" w14:paraId="7E76A0AC" w14:textId="77777777" w:rsidTr="000961FA">
        <w:tc>
          <w:tcPr>
            <w:tcW w:w="2880" w:type="dxa"/>
          </w:tcPr>
          <w:p w14:paraId="0B248469" w14:textId="77777777" w:rsidR="00E5423B" w:rsidRPr="00EC65EE" w:rsidRDefault="00E5423B" w:rsidP="00E5423B">
            <w:pPr>
              <w:pStyle w:val="Footer"/>
              <w:tabs>
                <w:tab w:val="left" w:pos="162"/>
              </w:tabs>
              <w:spacing w:line="280" w:lineRule="atLeast"/>
              <w:ind w:right="1"/>
              <w:rPr>
                <w:rFonts w:cs="Times New Roman"/>
                <w:color w:val="000000"/>
                <w:sz w:val="22"/>
                <w:szCs w:val="22"/>
              </w:rPr>
            </w:pPr>
            <w:r w:rsidRPr="00EC65EE">
              <w:rPr>
                <w:rFonts w:cs="Times New Roman"/>
                <w:color w:val="000000"/>
                <w:sz w:val="22"/>
                <w:szCs w:val="22"/>
              </w:rPr>
              <w:t>Accrued expenses</w:t>
            </w:r>
          </w:p>
        </w:tc>
        <w:tc>
          <w:tcPr>
            <w:tcW w:w="630" w:type="dxa"/>
          </w:tcPr>
          <w:p w14:paraId="12F872C2" w14:textId="77777777" w:rsidR="00E5423B" w:rsidRPr="00147167" w:rsidRDefault="00E5423B" w:rsidP="00E5423B">
            <w:pPr>
              <w:spacing w:line="280" w:lineRule="atLeast"/>
              <w:ind w:left="-109" w:right="-108"/>
              <w:jc w:val="center"/>
              <w:rPr>
                <w:rFonts w:cs="Times New Roman"/>
                <w:i/>
                <w:iCs/>
                <w:color w:val="000000"/>
                <w:szCs w:val="22"/>
              </w:rPr>
            </w:pPr>
          </w:p>
        </w:tc>
        <w:tc>
          <w:tcPr>
            <w:tcW w:w="1260" w:type="dxa"/>
          </w:tcPr>
          <w:p w14:paraId="6057424F" w14:textId="3FE223AF" w:rsidR="00E5423B" w:rsidRPr="0093239C" w:rsidRDefault="00E5423B" w:rsidP="00E5423B">
            <w:pPr>
              <w:tabs>
                <w:tab w:val="decimal" w:pos="1002"/>
              </w:tabs>
              <w:spacing w:line="280" w:lineRule="atLeast"/>
              <w:ind w:right="-108"/>
              <w:rPr>
                <w:rFonts w:cs="Times New Roman"/>
                <w:color w:val="000000"/>
                <w:szCs w:val="22"/>
                <w:lang w:bidi="th-TH"/>
              </w:rPr>
            </w:pPr>
            <w:r>
              <w:t>699,935</w:t>
            </w:r>
          </w:p>
        </w:tc>
        <w:tc>
          <w:tcPr>
            <w:tcW w:w="236" w:type="dxa"/>
          </w:tcPr>
          <w:p w14:paraId="0E97B5A2" w14:textId="77777777" w:rsidR="00E5423B" w:rsidRPr="00147167" w:rsidRDefault="00E5423B" w:rsidP="00E5423B">
            <w:pPr>
              <w:tabs>
                <w:tab w:val="decimal" w:pos="930"/>
              </w:tabs>
              <w:spacing w:line="280" w:lineRule="atLeast"/>
              <w:jc w:val="right"/>
              <w:rPr>
                <w:rFonts w:cs="Times New Roman"/>
                <w:color w:val="000000"/>
                <w:szCs w:val="22"/>
              </w:rPr>
            </w:pPr>
          </w:p>
        </w:tc>
        <w:tc>
          <w:tcPr>
            <w:tcW w:w="1204" w:type="dxa"/>
          </w:tcPr>
          <w:p w14:paraId="6D1FAEA9" w14:textId="56633BD4" w:rsidR="00E5423B" w:rsidRPr="00147167" w:rsidRDefault="00E5423B" w:rsidP="00E5423B">
            <w:pPr>
              <w:tabs>
                <w:tab w:val="decimal" w:pos="1002"/>
              </w:tabs>
              <w:spacing w:line="280" w:lineRule="atLeast"/>
              <w:ind w:right="-108"/>
              <w:rPr>
                <w:rFonts w:cs="Times New Roman"/>
                <w:color w:val="000000"/>
                <w:szCs w:val="22"/>
              </w:rPr>
            </w:pPr>
            <w:r w:rsidRPr="00D2780C">
              <w:rPr>
                <w:rFonts w:cs="Times New Roman"/>
                <w:szCs w:val="22"/>
              </w:rPr>
              <w:t>1,105,944</w:t>
            </w:r>
          </w:p>
        </w:tc>
        <w:tc>
          <w:tcPr>
            <w:tcW w:w="267" w:type="dxa"/>
            <w:vAlign w:val="bottom"/>
          </w:tcPr>
          <w:p w14:paraId="737C8D0A" w14:textId="77777777" w:rsidR="00E5423B" w:rsidRPr="00147167" w:rsidRDefault="00E5423B" w:rsidP="00E5423B">
            <w:pPr>
              <w:tabs>
                <w:tab w:val="decimal" w:pos="930"/>
              </w:tabs>
              <w:spacing w:line="280" w:lineRule="atLeast"/>
              <w:jc w:val="right"/>
              <w:rPr>
                <w:rFonts w:cs="Times New Roman"/>
                <w:color w:val="000000"/>
                <w:szCs w:val="22"/>
              </w:rPr>
            </w:pPr>
          </w:p>
        </w:tc>
        <w:tc>
          <w:tcPr>
            <w:tcW w:w="1263" w:type="dxa"/>
          </w:tcPr>
          <w:p w14:paraId="0C3BBE62" w14:textId="7F7E7EFD" w:rsidR="00E5423B" w:rsidRPr="0093239C" w:rsidRDefault="00E5423B" w:rsidP="00E5423B">
            <w:pPr>
              <w:tabs>
                <w:tab w:val="decimal" w:pos="1002"/>
              </w:tabs>
              <w:spacing w:line="280" w:lineRule="atLeast"/>
              <w:ind w:right="-108"/>
              <w:rPr>
                <w:rFonts w:cs="Times New Roman"/>
                <w:color w:val="000000"/>
                <w:szCs w:val="22"/>
                <w:lang w:bidi="th-TH"/>
              </w:rPr>
            </w:pPr>
            <w:r>
              <w:t>699,294</w:t>
            </w:r>
          </w:p>
        </w:tc>
        <w:tc>
          <w:tcPr>
            <w:tcW w:w="267" w:type="dxa"/>
          </w:tcPr>
          <w:p w14:paraId="6B0371EB" w14:textId="77777777" w:rsidR="00E5423B" w:rsidRPr="00147167" w:rsidRDefault="00E5423B" w:rsidP="00E5423B">
            <w:pPr>
              <w:tabs>
                <w:tab w:val="decimal" w:pos="930"/>
              </w:tabs>
              <w:spacing w:line="280" w:lineRule="atLeast"/>
              <w:jc w:val="right"/>
              <w:rPr>
                <w:rFonts w:cs="Times New Roman"/>
                <w:color w:val="000000"/>
                <w:szCs w:val="22"/>
              </w:rPr>
            </w:pPr>
          </w:p>
        </w:tc>
        <w:tc>
          <w:tcPr>
            <w:tcW w:w="1263" w:type="dxa"/>
          </w:tcPr>
          <w:p w14:paraId="7E3626AC" w14:textId="3C2D4E8B" w:rsidR="00E5423B" w:rsidRPr="00147167" w:rsidRDefault="00E5423B" w:rsidP="00E5423B">
            <w:pPr>
              <w:tabs>
                <w:tab w:val="decimal" w:pos="1002"/>
              </w:tabs>
              <w:spacing w:line="280" w:lineRule="atLeast"/>
              <w:ind w:right="-108"/>
              <w:rPr>
                <w:rFonts w:cs="Times New Roman"/>
                <w:color w:val="000000"/>
                <w:szCs w:val="22"/>
              </w:rPr>
            </w:pPr>
            <w:r w:rsidRPr="00D2780C">
              <w:rPr>
                <w:rFonts w:cs="Times New Roman"/>
                <w:szCs w:val="22"/>
                <w:cs/>
                <w:lang w:bidi="th-TH"/>
              </w:rPr>
              <w:t>1</w:t>
            </w:r>
            <w:r w:rsidRPr="00D2780C">
              <w:rPr>
                <w:rFonts w:cs="Times New Roman"/>
                <w:szCs w:val="22"/>
              </w:rPr>
              <w:t>,</w:t>
            </w:r>
            <w:r w:rsidRPr="00D2780C">
              <w:rPr>
                <w:rFonts w:cs="Times New Roman"/>
                <w:szCs w:val="22"/>
                <w:cs/>
                <w:lang w:bidi="th-TH"/>
              </w:rPr>
              <w:t>110</w:t>
            </w:r>
            <w:r w:rsidRPr="00D2780C">
              <w:rPr>
                <w:rFonts w:cs="Times New Roman"/>
                <w:szCs w:val="22"/>
              </w:rPr>
              <w:t>,</w:t>
            </w:r>
            <w:r w:rsidRPr="00D2780C">
              <w:rPr>
                <w:rFonts w:cs="Times New Roman"/>
                <w:szCs w:val="22"/>
                <w:cs/>
                <w:lang w:bidi="th-TH"/>
              </w:rPr>
              <w:t>37</w:t>
            </w:r>
            <w:r>
              <w:rPr>
                <w:rFonts w:cs="Times New Roman"/>
                <w:szCs w:val="22"/>
                <w:lang w:bidi="th-TH"/>
              </w:rPr>
              <w:t>2</w:t>
            </w:r>
          </w:p>
        </w:tc>
      </w:tr>
      <w:tr w:rsidR="00E5423B" w:rsidRPr="00880EEB" w14:paraId="161AA08F" w14:textId="77777777" w:rsidTr="000961FA">
        <w:tc>
          <w:tcPr>
            <w:tcW w:w="2880" w:type="dxa"/>
            <w:vAlign w:val="bottom"/>
          </w:tcPr>
          <w:p w14:paraId="142F3ECB" w14:textId="0FF184A8" w:rsidR="00E5423B" w:rsidRPr="000847BB" w:rsidRDefault="00E5423B" w:rsidP="00E5423B">
            <w:pPr>
              <w:pStyle w:val="Footer"/>
              <w:tabs>
                <w:tab w:val="left" w:pos="162"/>
              </w:tabs>
              <w:spacing w:line="280" w:lineRule="atLeast"/>
              <w:ind w:right="1"/>
              <w:rPr>
                <w:rFonts w:cs="Times New Roman"/>
                <w:color w:val="000000"/>
                <w:sz w:val="22"/>
                <w:szCs w:val="22"/>
              </w:rPr>
            </w:pPr>
            <w:r w:rsidRPr="000847BB">
              <w:rPr>
                <w:rFonts w:cs="Times New Roman"/>
                <w:color w:val="000000"/>
                <w:sz w:val="22"/>
                <w:szCs w:val="22"/>
              </w:rPr>
              <w:t>Lease liabilities</w:t>
            </w:r>
          </w:p>
        </w:tc>
        <w:tc>
          <w:tcPr>
            <w:tcW w:w="630" w:type="dxa"/>
          </w:tcPr>
          <w:p w14:paraId="7388AD03" w14:textId="5811B18F" w:rsidR="00E5423B" w:rsidRPr="00147167" w:rsidRDefault="00E5423B" w:rsidP="00E5423B">
            <w:pPr>
              <w:spacing w:line="280" w:lineRule="atLeast"/>
              <w:ind w:left="-109" w:right="-108"/>
              <w:jc w:val="center"/>
              <w:rPr>
                <w:rFonts w:cs="Times New Roman"/>
                <w:i/>
                <w:iCs/>
                <w:color w:val="000000"/>
                <w:szCs w:val="22"/>
              </w:rPr>
            </w:pPr>
            <w:r w:rsidRPr="00147167">
              <w:rPr>
                <w:rFonts w:cs="Times New Roman"/>
                <w:i/>
                <w:iCs/>
                <w:color w:val="000000"/>
                <w:szCs w:val="22"/>
              </w:rPr>
              <w:t>3</w:t>
            </w:r>
            <w:r>
              <w:rPr>
                <w:rFonts w:cs="Times New Roman"/>
                <w:i/>
                <w:iCs/>
                <w:color w:val="000000"/>
                <w:szCs w:val="22"/>
              </w:rPr>
              <w:t>3</w:t>
            </w:r>
          </w:p>
        </w:tc>
        <w:tc>
          <w:tcPr>
            <w:tcW w:w="1260" w:type="dxa"/>
          </w:tcPr>
          <w:p w14:paraId="5D623FED" w14:textId="617FC491" w:rsidR="00E5423B" w:rsidRPr="00793490" w:rsidRDefault="00E5423B" w:rsidP="00E5423B">
            <w:pPr>
              <w:tabs>
                <w:tab w:val="decimal" w:pos="1002"/>
              </w:tabs>
              <w:spacing w:line="280" w:lineRule="atLeast"/>
              <w:ind w:right="-108"/>
              <w:rPr>
                <w:rFonts w:cs="Times New Roman"/>
                <w:color w:val="000000"/>
                <w:szCs w:val="22"/>
              </w:rPr>
            </w:pPr>
            <w:r>
              <w:rPr>
                <w:color w:val="000000"/>
              </w:rPr>
              <w:t>1,084,467</w:t>
            </w:r>
          </w:p>
        </w:tc>
        <w:tc>
          <w:tcPr>
            <w:tcW w:w="236" w:type="dxa"/>
          </w:tcPr>
          <w:p w14:paraId="1D3B6069" w14:textId="77777777" w:rsidR="00E5423B" w:rsidRPr="00147167" w:rsidRDefault="00E5423B" w:rsidP="00E5423B">
            <w:pPr>
              <w:tabs>
                <w:tab w:val="decimal" w:pos="930"/>
              </w:tabs>
              <w:spacing w:line="280" w:lineRule="atLeast"/>
              <w:jc w:val="right"/>
              <w:rPr>
                <w:rFonts w:cs="Times New Roman"/>
                <w:color w:val="000000"/>
                <w:szCs w:val="22"/>
              </w:rPr>
            </w:pPr>
          </w:p>
        </w:tc>
        <w:tc>
          <w:tcPr>
            <w:tcW w:w="1204" w:type="dxa"/>
          </w:tcPr>
          <w:p w14:paraId="09EE528C" w14:textId="392C2FBE" w:rsidR="00E5423B" w:rsidRPr="00147167" w:rsidRDefault="00E5423B" w:rsidP="00E5423B">
            <w:pPr>
              <w:tabs>
                <w:tab w:val="decimal" w:pos="1002"/>
              </w:tabs>
              <w:spacing w:line="280" w:lineRule="atLeast"/>
              <w:ind w:right="-108"/>
              <w:rPr>
                <w:rFonts w:cs="Times New Roman"/>
                <w:color w:val="000000"/>
                <w:szCs w:val="22"/>
              </w:rPr>
            </w:pPr>
            <w:r w:rsidRPr="00D2780C">
              <w:rPr>
                <w:rFonts w:cs="Times New Roman"/>
                <w:color w:val="000000"/>
                <w:szCs w:val="22"/>
              </w:rPr>
              <w:t>902,374</w:t>
            </w:r>
          </w:p>
        </w:tc>
        <w:tc>
          <w:tcPr>
            <w:tcW w:w="267" w:type="dxa"/>
            <w:vAlign w:val="bottom"/>
          </w:tcPr>
          <w:p w14:paraId="16E17365" w14:textId="77777777" w:rsidR="00E5423B" w:rsidRPr="00147167" w:rsidRDefault="00E5423B" w:rsidP="00E5423B">
            <w:pPr>
              <w:tabs>
                <w:tab w:val="decimal" w:pos="930"/>
              </w:tabs>
              <w:spacing w:line="280" w:lineRule="atLeast"/>
              <w:jc w:val="right"/>
              <w:rPr>
                <w:rFonts w:cs="Times New Roman"/>
                <w:color w:val="000000"/>
                <w:szCs w:val="22"/>
              </w:rPr>
            </w:pPr>
          </w:p>
        </w:tc>
        <w:tc>
          <w:tcPr>
            <w:tcW w:w="1263" w:type="dxa"/>
          </w:tcPr>
          <w:p w14:paraId="62149573" w14:textId="32DABB81" w:rsidR="00E5423B" w:rsidRPr="0093239C" w:rsidRDefault="00E5423B" w:rsidP="00E5423B">
            <w:pPr>
              <w:tabs>
                <w:tab w:val="decimal" w:pos="1002"/>
              </w:tabs>
              <w:spacing w:line="280" w:lineRule="atLeast"/>
              <w:ind w:right="-108"/>
              <w:rPr>
                <w:rFonts w:cs="Times New Roman"/>
                <w:color w:val="000000"/>
                <w:szCs w:val="22"/>
                <w:lang w:bidi="th-TH"/>
              </w:rPr>
            </w:pPr>
            <w:r>
              <w:rPr>
                <w:color w:val="000000"/>
              </w:rPr>
              <w:t>1,084,263</w:t>
            </w:r>
          </w:p>
        </w:tc>
        <w:tc>
          <w:tcPr>
            <w:tcW w:w="267" w:type="dxa"/>
            <w:vAlign w:val="bottom"/>
          </w:tcPr>
          <w:p w14:paraId="4AB6399D" w14:textId="77777777" w:rsidR="00E5423B" w:rsidRPr="00147167" w:rsidRDefault="00E5423B" w:rsidP="00E5423B">
            <w:pPr>
              <w:tabs>
                <w:tab w:val="decimal" w:pos="930"/>
              </w:tabs>
              <w:spacing w:line="280" w:lineRule="atLeast"/>
              <w:jc w:val="right"/>
              <w:rPr>
                <w:rFonts w:cs="Times New Roman"/>
                <w:color w:val="000000"/>
                <w:szCs w:val="22"/>
              </w:rPr>
            </w:pPr>
          </w:p>
        </w:tc>
        <w:tc>
          <w:tcPr>
            <w:tcW w:w="1263" w:type="dxa"/>
          </w:tcPr>
          <w:p w14:paraId="4BCD17E6" w14:textId="5A7D46F9" w:rsidR="00E5423B" w:rsidRPr="00147167" w:rsidRDefault="00E5423B" w:rsidP="00E5423B">
            <w:pPr>
              <w:tabs>
                <w:tab w:val="decimal" w:pos="1002"/>
              </w:tabs>
              <w:spacing w:line="280" w:lineRule="atLeast"/>
              <w:ind w:right="-108"/>
              <w:rPr>
                <w:rFonts w:cs="Times New Roman"/>
                <w:color w:val="000000"/>
                <w:szCs w:val="22"/>
              </w:rPr>
            </w:pPr>
            <w:r w:rsidRPr="00D2780C">
              <w:rPr>
                <w:rFonts w:cs="Times New Roman"/>
                <w:szCs w:val="22"/>
              </w:rPr>
              <w:t>901,246</w:t>
            </w:r>
          </w:p>
        </w:tc>
      </w:tr>
      <w:tr w:rsidR="00E5423B" w:rsidRPr="00880EEB" w14:paraId="4FC8F990" w14:textId="77777777" w:rsidTr="000961FA">
        <w:tc>
          <w:tcPr>
            <w:tcW w:w="2880" w:type="dxa"/>
          </w:tcPr>
          <w:p w14:paraId="22D0F92D" w14:textId="7C3A023D" w:rsidR="00E5423B" w:rsidRPr="00147167" w:rsidRDefault="00E5423B" w:rsidP="00E5423B">
            <w:pPr>
              <w:tabs>
                <w:tab w:val="left" w:pos="162"/>
              </w:tabs>
              <w:spacing w:line="280" w:lineRule="atLeast"/>
              <w:ind w:right="1"/>
              <w:rPr>
                <w:rFonts w:cs="Times New Roman"/>
                <w:color w:val="000000"/>
                <w:szCs w:val="22"/>
              </w:rPr>
            </w:pPr>
            <w:r w:rsidRPr="00147167">
              <w:rPr>
                <w:rFonts w:cs="Times New Roman"/>
                <w:color w:val="000000"/>
                <w:szCs w:val="22"/>
              </w:rPr>
              <w:t>Accrued interest expenses</w:t>
            </w:r>
          </w:p>
        </w:tc>
        <w:tc>
          <w:tcPr>
            <w:tcW w:w="630" w:type="dxa"/>
          </w:tcPr>
          <w:p w14:paraId="45F3F343" w14:textId="4CB6D4D9" w:rsidR="00E5423B" w:rsidRPr="00147167" w:rsidRDefault="00E5423B" w:rsidP="00E5423B">
            <w:pPr>
              <w:spacing w:line="280" w:lineRule="atLeast"/>
              <w:ind w:left="-109" w:right="-108"/>
              <w:jc w:val="center"/>
              <w:rPr>
                <w:rFonts w:cs="Times New Roman"/>
                <w:i/>
                <w:iCs/>
                <w:color w:val="000000"/>
                <w:szCs w:val="22"/>
              </w:rPr>
            </w:pPr>
          </w:p>
        </w:tc>
        <w:tc>
          <w:tcPr>
            <w:tcW w:w="1260" w:type="dxa"/>
          </w:tcPr>
          <w:p w14:paraId="3AC828DB" w14:textId="7DA4E043" w:rsidR="00E5423B" w:rsidRPr="00793490" w:rsidRDefault="00E5423B" w:rsidP="00E5423B">
            <w:pPr>
              <w:tabs>
                <w:tab w:val="decimal" w:pos="1002"/>
              </w:tabs>
              <w:spacing w:line="280" w:lineRule="atLeast"/>
              <w:ind w:right="-108"/>
              <w:rPr>
                <w:rFonts w:cs="Times New Roman"/>
                <w:color w:val="000000"/>
                <w:szCs w:val="22"/>
              </w:rPr>
            </w:pPr>
            <w:r>
              <w:rPr>
                <w:color w:val="000000"/>
              </w:rPr>
              <w:t>952,953</w:t>
            </w:r>
          </w:p>
        </w:tc>
        <w:tc>
          <w:tcPr>
            <w:tcW w:w="236" w:type="dxa"/>
          </w:tcPr>
          <w:p w14:paraId="2BD43965" w14:textId="77777777" w:rsidR="00E5423B" w:rsidRPr="00147167" w:rsidRDefault="00E5423B" w:rsidP="00E5423B">
            <w:pPr>
              <w:tabs>
                <w:tab w:val="decimal" w:pos="930"/>
              </w:tabs>
              <w:spacing w:line="280" w:lineRule="atLeast"/>
              <w:jc w:val="right"/>
              <w:rPr>
                <w:rFonts w:cs="Times New Roman"/>
                <w:color w:val="000000"/>
                <w:szCs w:val="22"/>
              </w:rPr>
            </w:pPr>
          </w:p>
        </w:tc>
        <w:tc>
          <w:tcPr>
            <w:tcW w:w="1204" w:type="dxa"/>
          </w:tcPr>
          <w:p w14:paraId="07AA9762" w14:textId="2EF45EA1" w:rsidR="00E5423B" w:rsidRPr="00147167" w:rsidRDefault="00E5423B" w:rsidP="00E5423B">
            <w:pPr>
              <w:tabs>
                <w:tab w:val="decimal" w:pos="1002"/>
              </w:tabs>
              <w:spacing w:line="280" w:lineRule="atLeast"/>
              <w:ind w:right="-108"/>
              <w:rPr>
                <w:rFonts w:cs="Times New Roman"/>
                <w:color w:val="000000"/>
                <w:szCs w:val="22"/>
              </w:rPr>
            </w:pPr>
            <w:r w:rsidRPr="00D2780C">
              <w:rPr>
                <w:rFonts w:cs="Times New Roman"/>
                <w:color w:val="000000"/>
                <w:szCs w:val="22"/>
              </w:rPr>
              <w:t>777,888</w:t>
            </w:r>
          </w:p>
        </w:tc>
        <w:tc>
          <w:tcPr>
            <w:tcW w:w="267" w:type="dxa"/>
            <w:vAlign w:val="bottom"/>
          </w:tcPr>
          <w:p w14:paraId="367E4D37" w14:textId="77777777" w:rsidR="00E5423B" w:rsidRPr="00147167" w:rsidRDefault="00E5423B" w:rsidP="00E5423B">
            <w:pPr>
              <w:tabs>
                <w:tab w:val="decimal" w:pos="930"/>
              </w:tabs>
              <w:spacing w:line="280" w:lineRule="atLeast"/>
              <w:jc w:val="right"/>
              <w:rPr>
                <w:rFonts w:cs="Times New Roman"/>
                <w:color w:val="000000"/>
                <w:szCs w:val="22"/>
              </w:rPr>
            </w:pPr>
          </w:p>
        </w:tc>
        <w:tc>
          <w:tcPr>
            <w:tcW w:w="1263" w:type="dxa"/>
          </w:tcPr>
          <w:p w14:paraId="2664FCD1" w14:textId="0C5806A1" w:rsidR="00E5423B" w:rsidRPr="00793490" w:rsidRDefault="00E5423B" w:rsidP="00E5423B">
            <w:pPr>
              <w:tabs>
                <w:tab w:val="decimal" w:pos="1002"/>
              </w:tabs>
              <w:spacing w:line="280" w:lineRule="atLeast"/>
              <w:ind w:right="-108"/>
              <w:rPr>
                <w:rFonts w:cs="Times New Roman"/>
                <w:color w:val="000000"/>
                <w:szCs w:val="22"/>
              </w:rPr>
            </w:pPr>
            <w:r>
              <w:rPr>
                <w:color w:val="000000"/>
              </w:rPr>
              <w:t>952,953</w:t>
            </w:r>
          </w:p>
        </w:tc>
        <w:tc>
          <w:tcPr>
            <w:tcW w:w="267" w:type="dxa"/>
            <w:vAlign w:val="bottom"/>
          </w:tcPr>
          <w:p w14:paraId="0B439C7F" w14:textId="77777777" w:rsidR="00E5423B" w:rsidRPr="00147167" w:rsidRDefault="00E5423B" w:rsidP="00E5423B">
            <w:pPr>
              <w:tabs>
                <w:tab w:val="decimal" w:pos="930"/>
              </w:tabs>
              <w:spacing w:line="280" w:lineRule="atLeast"/>
              <w:jc w:val="right"/>
              <w:rPr>
                <w:rFonts w:cs="Times New Roman"/>
                <w:color w:val="000000"/>
                <w:szCs w:val="22"/>
              </w:rPr>
            </w:pPr>
          </w:p>
        </w:tc>
        <w:tc>
          <w:tcPr>
            <w:tcW w:w="1263" w:type="dxa"/>
          </w:tcPr>
          <w:p w14:paraId="3BD75AF3" w14:textId="33C23453" w:rsidR="00E5423B" w:rsidRPr="00147167" w:rsidRDefault="00E5423B" w:rsidP="00E5423B">
            <w:pPr>
              <w:tabs>
                <w:tab w:val="decimal" w:pos="1002"/>
              </w:tabs>
              <w:spacing w:line="280" w:lineRule="atLeast"/>
              <w:ind w:right="-108"/>
              <w:rPr>
                <w:rFonts w:cs="Times New Roman"/>
                <w:color w:val="000000"/>
                <w:szCs w:val="22"/>
              </w:rPr>
            </w:pPr>
            <w:r w:rsidRPr="00D2780C">
              <w:rPr>
                <w:rFonts w:cs="Times New Roman"/>
                <w:szCs w:val="22"/>
              </w:rPr>
              <w:t>777,888</w:t>
            </w:r>
          </w:p>
        </w:tc>
      </w:tr>
      <w:tr w:rsidR="00E5423B" w:rsidRPr="00880EEB" w14:paraId="486939DE" w14:textId="77777777" w:rsidTr="000961FA">
        <w:tc>
          <w:tcPr>
            <w:tcW w:w="2880" w:type="dxa"/>
            <w:vAlign w:val="bottom"/>
          </w:tcPr>
          <w:p w14:paraId="6C1AE89E" w14:textId="73A84195" w:rsidR="00E5423B" w:rsidRPr="00147167" w:rsidRDefault="00E5423B" w:rsidP="00E5423B">
            <w:pPr>
              <w:tabs>
                <w:tab w:val="left" w:pos="162"/>
              </w:tabs>
              <w:spacing w:line="280" w:lineRule="atLeast"/>
              <w:ind w:right="1"/>
              <w:rPr>
                <w:rFonts w:cs="Times New Roman"/>
                <w:color w:val="000000"/>
                <w:szCs w:val="22"/>
              </w:rPr>
            </w:pPr>
            <w:r w:rsidRPr="00147167">
              <w:rPr>
                <w:rFonts w:cs="Times New Roman"/>
                <w:color w:val="000000"/>
                <w:szCs w:val="22"/>
              </w:rPr>
              <w:t>Corporate income tax payable</w:t>
            </w:r>
          </w:p>
        </w:tc>
        <w:tc>
          <w:tcPr>
            <w:tcW w:w="630" w:type="dxa"/>
          </w:tcPr>
          <w:p w14:paraId="5F5AF766" w14:textId="77777777" w:rsidR="00E5423B" w:rsidRPr="00147167" w:rsidRDefault="00E5423B" w:rsidP="00E5423B">
            <w:pPr>
              <w:tabs>
                <w:tab w:val="decimal" w:pos="1002"/>
              </w:tabs>
              <w:spacing w:line="280" w:lineRule="atLeast"/>
              <w:ind w:left="-109" w:right="-108"/>
              <w:jc w:val="center"/>
              <w:rPr>
                <w:rFonts w:cs="Times New Roman"/>
                <w:i/>
                <w:iCs/>
                <w:color w:val="000000"/>
                <w:szCs w:val="22"/>
              </w:rPr>
            </w:pPr>
          </w:p>
        </w:tc>
        <w:tc>
          <w:tcPr>
            <w:tcW w:w="1260" w:type="dxa"/>
          </w:tcPr>
          <w:p w14:paraId="3FD1E397" w14:textId="393C78A1" w:rsidR="00E5423B" w:rsidRPr="00793490" w:rsidRDefault="00E5423B" w:rsidP="00E5423B">
            <w:pPr>
              <w:tabs>
                <w:tab w:val="decimal" w:pos="1002"/>
              </w:tabs>
              <w:spacing w:line="280" w:lineRule="atLeast"/>
              <w:ind w:right="-108"/>
              <w:rPr>
                <w:rFonts w:cs="Times New Roman"/>
                <w:color w:val="000000"/>
                <w:szCs w:val="22"/>
              </w:rPr>
            </w:pPr>
            <w:r>
              <w:t>487,155</w:t>
            </w:r>
          </w:p>
        </w:tc>
        <w:tc>
          <w:tcPr>
            <w:tcW w:w="236" w:type="dxa"/>
          </w:tcPr>
          <w:p w14:paraId="7214E208" w14:textId="77777777" w:rsidR="00E5423B" w:rsidRPr="00147167" w:rsidRDefault="00E5423B" w:rsidP="00E5423B">
            <w:pPr>
              <w:tabs>
                <w:tab w:val="decimal" w:pos="930"/>
              </w:tabs>
              <w:spacing w:line="280" w:lineRule="atLeast"/>
              <w:jc w:val="right"/>
              <w:rPr>
                <w:rFonts w:cs="Times New Roman"/>
                <w:color w:val="000000"/>
                <w:szCs w:val="22"/>
              </w:rPr>
            </w:pPr>
          </w:p>
        </w:tc>
        <w:tc>
          <w:tcPr>
            <w:tcW w:w="1204" w:type="dxa"/>
          </w:tcPr>
          <w:p w14:paraId="2630465E" w14:textId="5E388491" w:rsidR="00E5423B" w:rsidRPr="00147167" w:rsidRDefault="00E5423B" w:rsidP="00E5423B">
            <w:pPr>
              <w:tabs>
                <w:tab w:val="decimal" w:pos="1002"/>
              </w:tabs>
              <w:spacing w:line="280" w:lineRule="atLeast"/>
              <w:ind w:right="-108"/>
              <w:rPr>
                <w:rFonts w:cs="Times New Roman"/>
                <w:color w:val="000000"/>
                <w:szCs w:val="22"/>
              </w:rPr>
            </w:pPr>
            <w:r w:rsidRPr="00D2780C">
              <w:rPr>
                <w:rFonts w:cs="Times New Roman"/>
                <w:color w:val="000000"/>
                <w:szCs w:val="22"/>
              </w:rPr>
              <w:t>599,599</w:t>
            </w:r>
          </w:p>
        </w:tc>
        <w:tc>
          <w:tcPr>
            <w:tcW w:w="267" w:type="dxa"/>
            <w:vAlign w:val="bottom"/>
          </w:tcPr>
          <w:p w14:paraId="2508488F" w14:textId="77777777" w:rsidR="00E5423B" w:rsidRPr="00147167" w:rsidRDefault="00E5423B" w:rsidP="00E5423B">
            <w:pPr>
              <w:tabs>
                <w:tab w:val="decimal" w:pos="930"/>
              </w:tabs>
              <w:spacing w:line="280" w:lineRule="atLeast"/>
              <w:jc w:val="right"/>
              <w:rPr>
                <w:rFonts w:cs="Times New Roman"/>
                <w:color w:val="000000"/>
                <w:szCs w:val="22"/>
              </w:rPr>
            </w:pPr>
          </w:p>
        </w:tc>
        <w:tc>
          <w:tcPr>
            <w:tcW w:w="1263" w:type="dxa"/>
          </w:tcPr>
          <w:p w14:paraId="49D46992" w14:textId="2802FBE6" w:rsidR="00E5423B" w:rsidRPr="00793490" w:rsidRDefault="00E5423B" w:rsidP="00E5423B">
            <w:pPr>
              <w:tabs>
                <w:tab w:val="decimal" w:pos="1002"/>
              </w:tabs>
              <w:spacing w:line="280" w:lineRule="atLeast"/>
              <w:ind w:right="-108"/>
              <w:rPr>
                <w:rFonts w:cs="Times New Roman"/>
                <w:color w:val="000000"/>
                <w:szCs w:val="22"/>
              </w:rPr>
            </w:pPr>
            <w:r>
              <w:t>487,155</w:t>
            </w:r>
          </w:p>
        </w:tc>
        <w:tc>
          <w:tcPr>
            <w:tcW w:w="267" w:type="dxa"/>
            <w:vAlign w:val="bottom"/>
          </w:tcPr>
          <w:p w14:paraId="74E2D4C9" w14:textId="77777777" w:rsidR="00E5423B" w:rsidRPr="00147167" w:rsidRDefault="00E5423B" w:rsidP="00E5423B">
            <w:pPr>
              <w:tabs>
                <w:tab w:val="decimal" w:pos="930"/>
              </w:tabs>
              <w:spacing w:line="280" w:lineRule="atLeast"/>
              <w:jc w:val="right"/>
              <w:rPr>
                <w:rFonts w:cs="Times New Roman"/>
                <w:color w:val="000000"/>
                <w:szCs w:val="22"/>
              </w:rPr>
            </w:pPr>
          </w:p>
        </w:tc>
        <w:tc>
          <w:tcPr>
            <w:tcW w:w="1263" w:type="dxa"/>
          </w:tcPr>
          <w:p w14:paraId="3D0A1F8D" w14:textId="7FD00C37" w:rsidR="00E5423B" w:rsidRPr="00147167" w:rsidRDefault="00E5423B" w:rsidP="00E5423B">
            <w:pPr>
              <w:tabs>
                <w:tab w:val="decimal" w:pos="1002"/>
              </w:tabs>
              <w:spacing w:line="280" w:lineRule="atLeast"/>
              <w:ind w:right="-108"/>
              <w:rPr>
                <w:rFonts w:cs="Times New Roman"/>
                <w:color w:val="000000"/>
                <w:szCs w:val="22"/>
              </w:rPr>
            </w:pPr>
            <w:r w:rsidRPr="00D2780C">
              <w:rPr>
                <w:rFonts w:cs="Times New Roman"/>
                <w:szCs w:val="22"/>
              </w:rPr>
              <w:t>599,599</w:t>
            </w:r>
          </w:p>
        </w:tc>
      </w:tr>
      <w:tr w:rsidR="00E5423B" w:rsidRPr="00880EEB" w14:paraId="0B508E20" w14:textId="77777777" w:rsidTr="000961FA">
        <w:tc>
          <w:tcPr>
            <w:tcW w:w="2880" w:type="dxa"/>
          </w:tcPr>
          <w:p w14:paraId="4BF98305" w14:textId="1CE7789F" w:rsidR="00E5423B" w:rsidRPr="00147167" w:rsidRDefault="00E5423B" w:rsidP="00E5423B">
            <w:pPr>
              <w:tabs>
                <w:tab w:val="decimal" w:pos="1002"/>
              </w:tabs>
              <w:spacing w:line="280" w:lineRule="atLeast"/>
              <w:ind w:right="-108"/>
              <w:rPr>
                <w:rFonts w:cs="Times New Roman"/>
                <w:color w:val="000000"/>
                <w:szCs w:val="22"/>
              </w:rPr>
            </w:pPr>
            <w:r w:rsidRPr="00147167">
              <w:rPr>
                <w:rFonts w:cs="Times New Roman"/>
                <w:color w:val="000000"/>
                <w:szCs w:val="22"/>
              </w:rPr>
              <w:t>Other payables</w:t>
            </w:r>
          </w:p>
        </w:tc>
        <w:tc>
          <w:tcPr>
            <w:tcW w:w="630" w:type="dxa"/>
          </w:tcPr>
          <w:p w14:paraId="3E24403E" w14:textId="77777777" w:rsidR="00E5423B" w:rsidRPr="0093239C" w:rsidRDefault="00E5423B" w:rsidP="00E5423B">
            <w:pPr>
              <w:tabs>
                <w:tab w:val="decimal" w:pos="1002"/>
              </w:tabs>
              <w:spacing w:line="280" w:lineRule="atLeast"/>
              <w:ind w:left="-109" w:right="-108"/>
              <w:jc w:val="center"/>
              <w:rPr>
                <w:rFonts w:cstheme="minorBidi"/>
                <w:i/>
                <w:iCs/>
                <w:color w:val="000000"/>
                <w:szCs w:val="28"/>
                <w:lang w:bidi="th-TH"/>
              </w:rPr>
            </w:pPr>
          </w:p>
        </w:tc>
        <w:tc>
          <w:tcPr>
            <w:tcW w:w="1260" w:type="dxa"/>
          </w:tcPr>
          <w:p w14:paraId="0FC153CE" w14:textId="5FEC8FEE" w:rsidR="00E5423B" w:rsidRPr="00793490" w:rsidRDefault="00E5423B" w:rsidP="00E5423B">
            <w:pPr>
              <w:tabs>
                <w:tab w:val="decimal" w:pos="1002"/>
              </w:tabs>
              <w:spacing w:line="280" w:lineRule="atLeast"/>
              <w:ind w:right="-108"/>
              <w:rPr>
                <w:rFonts w:cs="Times New Roman"/>
                <w:color w:val="000000"/>
                <w:szCs w:val="22"/>
              </w:rPr>
            </w:pPr>
            <w:r>
              <w:rPr>
                <w:color w:val="000000"/>
              </w:rPr>
              <w:t>441,983</w:t>
            </w:r>
          </w:p>
        </w:tc>
        <w:tc>
          <w:tcPr>
            <w:tcW w:w="236" w:type="dxa"/>
          </w:tcPr>
          <w:p w14:paraId="06B8D20B" w14:textId="77777777" w:rsidR="00E5423B" w:rsidRPr="00147167" w:rsidRDefault="00E5423B" w:rsidP="00E5423B">
            <w:pPr>
              <w:tabs>
                <w:tab w:val="decimal" w:pos="930"/>
              </w:tabs>
              <w:spacing w:line="280" w:lineRule="atLeast"/>
              <w:jc w:val="right"/>
              <w:rPr>
                <w:rFonts w:cs="Times New Roman"/>
                <w:color w:val="000000"/>
                <w:szCs w:val="22"/>
              </w:rPr>
            </w:pPr>
          </w:p>
        </w:tc>
        <w:tc>
          <w:tcPr>
            <w:tcW w:w="1204" w:type="dxa"/>
          </w:tcPr>
          <w:p w14:paraId="7B5E990E" w14:textId="486502A9" w:rsidR="00E5423B" w:rsidRPr="00147167" w:rsidRDefault="00E5423B" w:rsidP="00E5423B">
            <w:pPr>
              <w:tabs>
                <w:tab w:val="decimal" w:pos="1002"/>
              </w:tabs>
              <w:spacing w:line="280" w:lineRule="atLeast"/>
              <w:ind w:right="-108"/>
              <w:rPr>
                <w:rFonts w:cs="Times New Roman"/>
                <w:color w:val="000000"/>
                <w:szCs w:val="22"/>
              </w:rPr>
            </w:pPr>
            <w:r w:rsidRPr="00D2780C">
              <w:rPr>
                <w:rFonts w:cs="Times New Roman"/>
                <w:color w:val="000000"/>
                <w:szCs w:val="22"/>
              </w:rPr>
              <w:t>321,012</w:t>
            </w:r>
          </w:p>
        </w:tc>
        <w:tc>
          <w:tcPr>
            <w:tcW w:w="267" w:type="dxa"/>
            <w:vAlign w:val="bottom"/>
          </w:tcPr>
          <w:p w14:paraId="77229C9A" w14:textId="77777777" w:rsidR="00E5423B" w:rsidRPr="00147167" w:rsidRDefault="00E5423B" w:rsidP="00E5423B">
            <w:pPr>
              <w:tabs>
                <w:tab w:val="decimal" w:pos="930"/>
              </w:tabs>
              <w:spacing w:line="280" w:lineRule="atLeast"/>
              <w:jc w:val="right"/>
              <w:rPr>
                <w:rFonts w:cs="Times New Roman"/>
                <w:color w:val="000000"/>
                <w:szCs w:val="22"/>
              </w:rPr>
            </w:pPr>
          </w:p>
        </w:tc>
        <w:tc>
          <w:tcPr>
            <w:tcW w:w="1263" w:type="dxa"/>
          </w:tcPr>
          <w:p w14:paraId="05DEBD28" w14:textId="45C3FEEB" w:rsidR="00E5423B" w:rsidRPr="00793490" w:rsidRDefault="00E5423B" w:rsidP="00E5423B">
            <w:pPr>
              <w:tabs>
                <w:tab w:val="decimal" w:pos="1002"/>
              </w:tabs>
              <w:spacing w:line="280" w:lineRule="atLeast"/>
              <w:ind w:right="-108"/>
              <w:rPr>
                <w:rFonts w:cs="Times New Roman"/>
                <w:color w:val="000000"/>
                <w:szCs w:val="22"/>
              </w:rPr>
            </w:pPr>
            <w:r>
              <w:rPr>
                <w:color w:val="000000"/>
              </w:rPr>
              <w:t>376,50</w:t>
            </w:r>
            <w:r w:rsidR="00EB63D5">
              <w:rPr>
                <w:color w:val="000000"/>
              </w:rPr>
              <w:t>4</w:t>
            </w:r>
          </w:p>
        </w:tc>
        <w:tc>
          <w:tcPr>
            <w:tcW w:w="267" w:type="dxa"/>
          </w:tcPr>
          <w:p w14:paraId="4D0B48B9" w14:textId="77777777" w:rsidR="00E5423B" w:rsidRPr="00147167" w:rsidRDefault="00E5423B" w:rsidP="00E5423B">
            <w:pPr>
              <w:tabs>
                <w:tab w:val="decimal" w:pos="930"/>
              </w:tabs>
              <w:spacing w:line="280" w:lineRule="atLeast"/>
              <w:jc w:val="right"/>
              <w:rPr>
                <w:rFonts w:cs="Times New Roman"/>
                <w:color w:val="000000"/>
                <w:szCs w:val="22"/>
              </w:rPr>
            </w:pPr>
          </w:p>
        </w:tc>
        <w:tc>
          <w:tcPr>
            <w:tcW w:w="1263" w:type="dxa"/>
          </w:tcPr>
          <w:p w14:paraId="44F1CCF4" w14:textId="7FB9344E" w:rsidR="00E5423B" w:rsidRPr="00147167" w:rsidRDefault="00E5423B" w:rsidP="00E5423B">
            <w:pPr>
              <w:tabs>
                <w:tab w:val="decimal" w:pos="1002"/>
              </w:tabs>
              <w:spacing w:line="280" w:lineRule="atLeast"/>
              <w:ind w:right="-108"/>
              <w:rPr>
                <w:rFonts w:cs="Times New Roman"/>
                <w:color w:val="000000"/>
                <w:szCs w:val="22"/>
              </w:rPr>
            </w:pPr>
            <w:r w:rsidRPr="00D2780C">
              <w:rPr>
                <w:rFonts w:cs="Times New Roman"/>
                <w:szCs w:val="22"/>
              </w:rPr>
              <w:t>231,520</w:t>
            </w:r>
          </w:p>
        </w:tc>
      </w:tr>
      <w:tr w:rsidR="00E5423B" w:rsidRPr="00880EEB" w14:paraId="5820BADB" w14:textId="77777777" w:rsidTr="000961FA">
        <w:tc>
          <w:tcPr>
            <w:tcW w:w="2880" w:type="dxa"/>
            <w:vAlign w:val="bottom"/>
          </w:tcPr>
          <w:p w14:paraId="2C69212A" w14:textId="77777777" w:rsidR="00E5423B" w:rsidRPr="00147167" w:rsidRDefault="00E5423B" w:rsidP="00E5423B">
            <w:pPr>
              <w:tabs>
                <w:tab w:val="left" w:pos="162"/>
              </w:tabs>
              <w:spacing w:line="280" w:lineRule="atLeast"/>
              <w:ind w:right="1"/>
              <w:rPr>
                <w:rFonts w:cs="Times New Roman"/>
                <w:color w:val="000000"/>
                <w:szCs w:val="22"/>
              </w:rPr>
            </w:pPr>
            <w:r w:rsidRPr="00147167">
              <w:rPr>
                <w:rFonts w:cs="Times New Roman"/>
                <w:color w:val="000000"/>
                <w:szCs w:val="22"/>
              </w:rPr>
              <w:t>Others</w:t>
            </w:r>
          </w:p>
        </w:tc>
        <w:tc>
          <w:tcPr>
            <w:tcW w:w="630" w:type="dxa"/>
          </w:tcPr>
          <w:p w14:paraId="582A234B" w14:textId="77777777" w:rsidR="00E5423B" w:rsidRPr="00147167" w:rsidRDefault="00E5423B" w:rsidP="00E5423B">
            <w:pPr>
              <w:tabs>
                <w:tab w:val="decimal" w:pos="1002"/>
              </w:tabs>
              <w:spacing w:line="280" w:lineRule="atLeast"/>
              <w:ind w:left="-109" w:right="-108"/>
              <w:jc w:val="center"/>
              <w:rPr>
                <w:rFonts w:cs="Times New Roman"/>
                <w:i/>
                <w:iCs/>
                <w:color w:val="000000"/>
                <w:szCs w:val="22"/>
                <w:rtl/>
                <w:cs/>
              </w:rPr>
            </w:pPr>
          </w:p>
        </w:tc>
        <w:tc>
          <w:tcPr>
            <w:tcW w:w="1260" w:type="dxa"/>
            <w:tcBorders>
              <w:bottom w:val="single" w:sz="4" w:space="0" w:color="auto"/>
            </w:tcBorders>
          </w:tcPr>
          <w:p w14:paraId="6398E8AF" w14:textId="115A7654" w:rsidR="00E5423B" w:rsidRPr="00793490" w:rsidRDefault="00E5423B" w:rsidP="00E5423B">
            <w:pPr>
              <w:tabs>
                <w:tab w:val="decimal" w:pos="1002"/>
              </w:tabs>
              <w:spacing w:line="280" w:lineRule="atLeast"/>
              <w:ind w:right="-108"/>
              <w:rPr>
                <w:rFonts w:cs="Times New Roman"/>
                <w:color w:val="000000"/>
                <w:szCs w:val="22"/>
              </w:rPr>
            </w:pPr>
            <w:r>
              <w:rPr>
                <w:color w:val="000000"/>
              </w:rPr>
              <w:t>297,140</w:t>
            </w:r>
          </w:p>
        </w:tc>
        <w:tc>
          <w:tcPr>
            <w:tcW w:w="236" w:type="dxa"/>
          </w:tcPr>
          <w:p w14:paraId="7C2365C0" w14:textId="77777777" w:rsidR="00E5423B" w:rsidRPr="00147167" w:rsidRDefault="00E5423B" w:rsidP="00E5423B">
            <w:pPr>
              <w:tabs>
                <w:tab w:val="decimal" w:pos="930"/>
              </w:tabs>
              <w:spacing w:line="280" w:lineRule="atLeast"/>
              <w:jc w:val="right"/>
              <w:rPr>
                <w:rFonts w:cs="Times New Roman"/>
                <w:color w:val="000000"/>
                <w:szCs w:val="22"/>
              </w:rPr>
            </w:pPr>
          </w:p>
        </w:tc>
        <w:tc>
          <w:tcPr>
            <w:tcW w:w="1204" w:type="dxa"/>
            <w:tcBorders>
              <w:bottom w:val="single" w:sz="6" w:space="0" w:color="auto"/>
            </w:tcBorders>
          </w:tcPr>
          <w:p w14:paraId="75037154" w14:textId="098A848F" w:rsidR="00E5423B" w:rsidRPr="00147167" w:rsidRDefault="00E5423B" w:rsidP="00E5423B">
            <w:pPr>
              <w:tabs>
                <w:tab w:val="decimal" w:pos="1002"/>
              </w:tabs>
              <w:spacing w:line="280" w:lineRule="atLeast"/>
              <w:ind w:right="-108"/>
              <w:rPr>
                <w:rFonts w:cs="Times New Roman"/>
                <w:color w:val="000000"/>
                <w:szCs w:val="22"/>
              </w:rPr>
            </w:pPr>
            <w:r w:rsidRPr="00D2780C">
              <w:rPr>
                <w:rFonts w:cs="Times New Roman"/>
                <w:color w:val="000000"/>
                <w:szCs w:val="22"/>
              </w:rPr>
              <w:t>280,34</w:t>
            </w:r>
            <w:r>
              <w:rPr>
                <w:rFonts w:cs="Times New Roman"/>
                <w:color w:val="000000"/>
                <w:szCs w:val="22"/>
              </w:rPr>
              <w:t>0</w:t>
            </w:r>
          </w:p>
        </w:tc>
        <w:tc>
          <w:tcPr>
            <w:tcW w:w="267" w:type="dxa"/>
          </w:tcPr>
          <w:p w14:paraId="201FAA04" w14:textId="77777777" w:rsidR="00E5423B" w:rsidRPr="00147167" w:rsidRDefault="00E5423B" w:rsidP="00E5423B">
            <w:pPr>
              <w:tabs>
                <w:tab w:val="decimal" w:pos="930"/>
              </w:tabs>
              <w:spacing w:line="280" w:lineRule="atLeast"/>
              <w:jc w:val="right"/>
              <w:rPr>
                <w:rFonts w:cs="Times New Roman"/>
                <w:color w:val="000000"/>
                <w:szCs w:val="22"/>
              </w:rPr>
            </w:pPr>
          </w:p>
        </w:tc>
        <w:tc>
          <w:tcPr>
            <w:tcW w:w="1263" w:type="dxa"/>
            <w:tcBorders>
              <w:bottom w:val="single" w:sz="6" w:space="0" w:color="auto"/>
            </w:tcBorders>
          </w:tcPr>
          <w:p w14:paraId="79CA10B9" w14:textId="5EA5F1AA" w:rsidR="00E5423B" w:rsidRPr="00793490" w:rsidRDefault="00E5423B" w:rsidP="00E5423B">
            <w:pPr>
              <w:tabs>
                <w:tab w:val="decimal" w:pos="1002"/>
              </w:tabs>
              <w:spacing w:line="280" w:lineRule="atLeast"/>
              <w:ind w:right="-108"/>
              <w:rPr>
                <w:rFonts w:cs="Times New Roman"/>
                <w:color w:val="000000"/>
                <w:szCs w:val="22"/>
              </w:rPr>
            </w:pPr>
            <w:r>
              <w:rPr>
                <w:color w:val="000000"/>
              </w:rPr>
              <w:t>292,508</w:t>
            </w:r>
          </w:p>
        </w:tc>
        <w:tc>
          <w:tcPr>
            <w:tcW w:w="267" w:type="dxa"/>
          </w:tcPr>
          <w:p w14:paraId="57F08F07" w14:textId="77777777" w:rsidR="00E5423B" w:rsidRPr="00147167" w:rsidRDefault="00E5423B" w:rsidP="00E5423B">
            <w:pPr>
              <w:tabs>
                <w:tab w:val="decimal" w:pos="930"/>
              </w:tabs>
              <w:spacing w:line="280" w:lineRule="atLeast"/>
              <w:jc w:val="right"/>
              <w:rPr>
                <w:rFonts w:cs="Times New Roman"/>
                <w:color w:val="000000"/>
                <w:szCs w:val="22"/>
              </w:rPr>
            </w:pPr>
          </w:p>
        </w:tc>
        <w:tc>
          <w:tcPr>
            <w:tcW w:w="1263" w:type="dxa"/>
            <w:tcBorders>
              <w:bottom w:val="single" w:sz="6" w:space="0" w:color="auto"/>
            </w:tcBorders>
          </w:tcPr>
          <w:p w14:paraId="42ABE944" w14:textId="6AC85DBE" w:rsidR="00E5423B" w:rsidRPr="00147167" w:rsidRDefault="00E5423B" w:rsidP="00E5423B">
            <w:pPr>
              <w:tabs>
                <w:tab w:val="decimal" w:pos="1002"/>
              </w:tabs>
              <w:spacing w:line="280" w:lineRule="atLeast"/>
              <w:ind w:right="-108"/>
              <w:rPr>
                <w:rFonts w:cs="Times New Roman"/>
                <w:color w:val="000000"/>
                <w:szCs w:val="22"/>
              </w:rPr>
            </w:pPr>
            <w:r w:rsidRPr="00D2780C">
              <w:rPr>
                <w:rFonts w:cs="Times New Roman"/>
                <w:szCs w:val="22"/>
              </w:rPr>
              <w:t>277,22</w:t>
            </w:r>
            <w:r>
              <w:rPr>
                <w:rFonts w:cs="Times New Roman"/>
                <w:szCs w:val="22"/>
              </w:rPr>
              <w:t>2</w:t>
            </w:r>
          </w:p>
        </w:tc>
      </w:tr>
      <w:tr w:rsidR="00E5423B" w:rsidRPr="00880EEB" w14:paraId="3F837B84" w14:textId="77777777" w:rsidTr="000961FA">
        <w:tc>
          <w:tcPr>
            <w:tcW w:w="2880" w:type="dxa"/>
            <w:vAlign w:val="bottom"/>
          </w:tcPr>
          <w:p w14:paraId="7AAD45A3" w14:textId="77777777" w:rsidR="00E5423B" w:rsidRPr="00147167" w:rsidRDefault="00E5423B" w:rsidP="00E5423B">
            <w:pPr>
              <w:tabs>
                <w:tab w:val="left" w:pos="162"/>
              </w:tabs>
              <w:spacing w:line="280" w:lineRule="atLeast"/>
              <w:ind w:right="1"/>
              <w:rPr>
                <w:rFonts w:cs="Times New Roman"/>
                <w:b/>
                <w:bCs/>
                <w:color w:val="000000"/>
                <w:szCs w:val="22"/>
              </w:rPr>
            </w:pPr>
            <w:r w:rsidRPr="00147167">
              <w:rPr>
                <w:rFonts w:cs="Times New Roman"/>
                <w:b/>
                <w:bCs/>
                <w:color w:val="000000"/>
                <w:szCs w:val="22"/>
              </w:rPr>
              <w:t>Total</w:t>
            </w:r>
          </w:p>
        </w:tc>
        <w:tc>
          <w:tcPr>
            <w:tcW w:w="630" w:type="dxa"/>
          </w:tcPr>
          <w:p w14:paraId="64557580" w14:textId="77777777" w:rsidR="00E5423B" w:rsidRPr="00147167" w:rsidRDefault="00E5423B" w:rsidP="00E5423B">
            <w:pPr>
              <w:tabs>
                <w:tab w:val="decimal" w:pos="1002"/>
              </w:tabs>
              <w:spacing w:line="280" w:lineRule="atLeast"/>
              <w:ind w:left="-109" w:right="-108"/>
              <w:jc w:val="center"/>
              <w:rPr>
                <w:rFonts w:cs="Times New Roman"/>
                <w:i/>
                <w:iCs/>
                <w:color w:val="000000"/>
                <w:szCs w:val="22"/>
              </w:rPr>
            </w:pPr>
          </w:p>
        </w:tc>
        <w:tc>
          <w:tcPr>
            <w:tcW w:w="1260" w:type="dxa"/>
            <w:tcBorders>
              <w:top w:val="single" w:sz="4" w:space="0" w:color="auto"/>
              <w:bottom w:val="double" w:sz="4" w:space="0" w:color="auto"/>
            </w:tcBorders>
          </w:tcPr>
          <w:p w14:paraId="3D898FEF" w14:textId="0B17538B" w:rsidR="00E5423B" w:rsidRPr="00793490" w:rsidRDefault="00E5423B" w:rsidP="00E5423B">
            <w:pPr>
              <w:tabs>
                <w:tab w:val="decimal" w:pos="1002"/>
              </w:tabs>
              <w:spacing w:line="280" w:lineRule="atLeast"/>
              <w:ind w:right="-108"/>
              <w:rPr>
                <w:rFonts w:cs="Times New Roman"/>
                <w:b/>
                <w:bCs/>
                <w:color w:val="000000"/>
                <w:szCs w:val="22"/>
              </w:rPr>
            </w:pPr>
            <w:r>
              <w:rPr>
                <w:b/>
                <w:bCs/>
                <w:color w:val="000000"/>
              </w:rPr>
              <w:t>3,963,63</w:t>
            </w:r>
            <w:r w:rsidR="00EB63D5">
              <w:rPr>
                <w:b/>
                <w:bCs/>
                <w:color w:val="000000"/>
              </w:rPr>
              <w:t>3</w:t>
            </w:r>
          </w:p>
        </w:tc>
        <w:tc>
          <w:tcPr>
            <w:tcW w:w="236" w:type="dxa"/>
          </w:tcPr>
          <w:p w14:paraId="616394E5" w14:textId="77777777" w:rsidR="00E5423B" w:rsidRPr="00147167" w:rsidRDefault="00E5423B" w:rsidP="00E5423B">
            <w:pPr>
              <w:tabs>
                <w:tab w:val="decimal" w:pos="930"/>
              </w:tabs>
              <w:spacing w:line="280" w:lineRule="atLeast"/>
              <w:jc w:val="right"/>
              <w:rPr>
                <w:rFonts w:cs="Times New Roman"/>
                <w:b/>
                <w:bCs/>
                <w:color w:val="000000"/>
                <w:szCs w:val="22"/>
              </w:rPr>
            </w:pPr>
          </w:p>
        </w:tc>
        <w:tc>
          <w:tcPr>
            <w:tcW w:w="1204" w:type="dxa"/>
            <w:tcBorders>
              <w:top w:val="single" w:sz="6" w:space="0" w:color="auto"/>
              <w:bottom w:val="double" w:sz="4" w:space="0" w:color="auto"/>
            </w:tcBorders>
          </w:tcPr>
          <w:p w14:paraId="44540390" w14:textId="46BB2FF5" w:rsidR="00E5423B" w:rsidRPr="00147167" w:rsidRDefault="00E5423B" w:rsidP="00E5423B">
            <w:pPr>
              <w:tabs>
                <w:tab w:val="decimal" w:pos="1002"/>
              </w:tabs>
              <w:spacing w:line="280" w:lineRule="atLeast"/>
              <w:ind w:right="-108"/>
              <w:rPr>
                <w:rFonts w:cs="Times New Roman"/>
                <w:b/>
                <w:bCs/>
                <w:color w:val="000000"/>
                <w:szCs w:val="22"/>
              </w:rPr>
            </w:pPr>
            <w:r w:rsidRPr="00D2780C">
              <w:rPr>
                <w:rFonts w:cs="Times New Roman"/>
                <w:b/>
                <w:bCs/>
                <w:color w:val="000000"/>
                <w:szCs w:val="22"/>
              </w:rPr>
              <w:t>3,987,157</w:t>
            </w:r>
          </w:p>
        </w:tc>
        <w:tc>
          <w:tcPr>
            <w:tcW w:w="267" w:type="dxa"/>
          </w:tcPr>
          <w:p w14:paraId="66197424" w14:textId="77777777" w:rsidR="00E5423B" w:rsidRPr="00147167" w:rsidRDefault="00E5423B" w:rsidP="00E5423B">
            <w:pPr>
              <w:tabs>
                <w:tab w:val="decimal" w:pos="930"/>
              </w:tabs>
              <w:spacing w:line="280" w:lineRule="atLeast"/>
              <w:jc w:val="right"/>
              <w:rPr>
                <w:rFonts w:cs="Times New Roman"/>
                <w:b/>
                <w:bCs/>
                <w:color w:val="000000"/>
                <w:szCs w:val="22"/>
              </w:rPr>
            </w:pPr>
          </w:p>
        </w:tc>
        <w:tc>
          <w:tcPr>
            <w:tcW w:w="1263" w:type="dxa"/>
            <w:tcBorders>
              <w:top w:val="single" w:sz="6" w:space="0" w:color="auto"/>
              <w:bottom w:val="double" w:sz="4" w:space="0" w:color="auto"/>
            </w:tcBorders>
          </w:tcPr>
          <w:p w14:paraId="79897832" w14:textId="18ECAAA1" w:rsidR="00E5423B" w:rsidRPr="00793490" w:rsidRDefault="00E5423B" w:rsidP="00E5423B">
            <w:pPr>
              <w:tabs>
                <w:tab w:val="decimal" w:pos="1002"/>
              </w:tabs>
              <w:spacing w:line="280" w:lineRule="atLeast"/>
              <w:ind w:right="-108"/>
              <w:rPr>
                <w:rFonts w:cs="Times New Roman"/>
                <w:b/>
                <w:bCs/>
                <w:color w:val="000000"/>
                <w:szCs w:val="22"/>
              </w:rPr>
            </w:pPr>
            <w:r>
              <w:rPr>
                <w:b/>
                <w:bCs/>
                <w:color w:val="000000"/>
              </w:rPr>
              <w:t>3,892,67</w:t>
            </w:r>
            <w:r w:rsidR="00EB63D5">
              <w:rPr>
                <w:b/>
                <w:bCs/>
                <w:color w:val="000000"/>
              </w:rPr>
              <w:t>7</w:t>
            </w:r>
          </w:p>
        </w:tc>
        <w:tc>
          <w:tcPr>
            <w:tcW w:w="267" w:type="dxa"/>
          </w:tcPr>
          <w:p w14:paraId="29D4FE51" w14:textId="77777777" w:rsidR="00E5423B" w:rsidRPr="00147167" w:rsidRDefault="00E5423B" w:rsidP="00E5423B">
            <w:pPr>
              <w:tabs>
                <w:tab w:val="decimal" w:pos="930"/>
              </w:tabs>
              <w:spacing w:line="280" w:lineRule="atLeast"/>
              <w:jc w:val="right"/>
              <w:rPr>
                <w:rFonts w:cs="Times New Roman"/>
                <w:b/>
                <w:bCs/>
                <w:color w:val="000000"/>
                <w:szCs w:val="22"/>
              </w:rPr>
            </w:pPr>
          </w:p>
        </w:tc>
        <w:tc>
          <w:tcPr>
            <w:tcW w:w="1263" w:type="dxa"/>
            <w:tcBorders>
              <w:top w:val="single" w:sz="6" w:space="0" w:color="auto"/>
              <w:bottom w:val="double" w:sz="4" w:space="0" w:color="auto"/>
            </w:tcBorders>
          </w:tcPr>
          <w:p w14:paraId="6B2D2F7B" w14:textId="461C9394" w:rsidR="00E5423B" w:rsidRPr="00147167" w:rsidRDefault="00E5423B" w:rsidP="00E5423B">
            <w:pPr>
              <w:tabs>
                <w:tab w:val="decimal" w:pos="1002"/>
              </w:tabs>
              <w:spacing w:line="280" w:lineRule="atLeast"/>
              <w:ind w:right="-108"/>
              <w:rPr>
                <w:rFonts w:cs="Times New Roman"/>
                <w:b/>
                <w:bCs/>
                <w:color w:val="000000"/>
                <w:szCs w:val="22"/>
              </w:rPr>
            </w:pPr>
            <w:r w:rsidRPr="00D2780C">
              <w:rPr>
                <w:rFonts w:cs="Times New Roman"/>
                <w:b/>
                <w:bCs/>
                <w:szCs w:val="22"/>
              </w:rPr>
              <w:t>3,897,847</w:t>
            </w:r>
          </w:p>
        </w:tc>
      </w:tr>
    </w:tbl>
    <w:p w14:paraId="1E6D8369" w14:textId="5F7002B4" w:rsidR="009A4E2E" w:rsidRDefault="009A4E2E">
      <w:pPr>
        <w:rPr>
          <w:rFonts w:cs="Times New Roman"/>
          <w:szCs w:val="22"/>
        </w:rPr>
      </w:pPr>
    </w:p>
    <w:p w14:paraId="2F496B4A" w14:textId="05241E07" w:rsidR="0093108F" w:rsidRPr="0012708E" w:rsidRDefault="0093108F" w:rsidP="0093108F">
      <w:pPr>
        <w:pStyle w:val="BodyText"/>
        <w:tabs>
          <w:tab w:val="left" w:pos="540"/>
        </w:tabs>
        <w:spacing w:after="0"/>
        <w:rPr>
          <w:rFonts w:cs="Times New Roman"/>
          <w:b/>
          <w:bCs/>
          <w:sz w:val="24"/>
          <w:szCs w:val="24"/>
          <w:lang w:val="en-GB"/>
        </w:rPr>
      </w:pPr>
      <w:r w:rsidRPr="0012708E">
        <w:rPr>
          <w:rFonts w:cs="Times New Roman"/>
          <w:b/>
          <w:bCs/>
          <w:sz w:val="24"/>
          <w:szCs w:val="24"/>
          <w:lang w:val="en-GB"/>
        </w:rPr>
        <w:t>2</w:t>
      </w:r>
      <w:r w:rsidR="000B0200">
        <w:rPr>
          <w:rFonts w:cs="Times New Roman"/>
          <w:b/>
          <w:bCs/>
          <w:sz w:val="24"/>
          <w:szCs w:val="24"/>
          <w:lang w:val="en-GB"/>
        </w:rPr>
        <w:t>4</w:t>
      </w:r>
      <w:r w:rsidRPr="0012708E">
        <w:rPr>
          <w:rFonts w:cs="Times New Roman"/>
          <w:b/>
          <w:bCs/>
          <w:sz w:val="24"/>
          <w:szCs w:val="24"/>
          <w:lang w:val="en-GB"/>
        </w:rPr>
        <w:tab/>
        <w:t>Advance received from electronic payment</w:t>
      </w:r>
    </w:p>
    <w:p w14:paraId="2EA5BD98" w14:textId="77777777" w:rsidR="0093108F" w:rsidRPr="0012708E" w:rsidRDefault="0093108F" w:rsidP="0093108F">
      <w:pPr>
        <w:tabs>
          <w:tab w:val="left" w:pos="180"/>
        </w:tabs>
        <w:autoSpaceDE w:val="0"/>
        <w:autoSpaceDN w:val="0"/>
        <w:adjustRightInd w:val="0"/>
        <w:spacing w:line="240" w:lineRule="atLeast"/>
        <w:ind w:left="540"/>
        <w:jc w:val="thaiDistribute"/>
        <w:rPr>
          <w:rFonts w:cs="Times New Roman"/>
          <w:szCs w:val="22"/>
          <w:lang w:bidi="th-TH"/>
        </w:rPr>
      </w:pPr>
    </w:p>
    <w:p w14:paraId="2767342E" w14:textId="57C2DF00" w:rsidR="0093108F" w:rsidRPr="0012708E" w:rsidRDefault="0093108F" w:rsidP="00487889">
      <w:pPr>
        <w:tabs>
          <w:tab w:val="left" w:pos="180"/>
        </w:tabs>
        <w:autoSpaceDE w:val="0"/>
        <w:autoSpaceDN w:val="0"/>
        <w:adjustRightInd w:val="0"/>
        <w:spacing w:line="240" w:lineRule="atLeast"/>
        <w:ind w:left="540"/>
        <w:jc w:val="thaiDistribute"/>
        <w:rPr>
          <w:rFonts w:cs="Times New Roman"/>
          <w:szCs w:val="22"/>
          <w:lang w:bidi="th-TH"/>
        </w:rPr>
      </w:pPr>
      <w:r w:rsidRPr="0012708E">
        <w:rPr>
          <w:rFonts w:cs="Times New Roman"/>
          <w:szCs w:val="22"/>
          <w:lang w:bidi="th-TH"/>
        </w:rPr>
        <w:t xml:space="preserve">In accordance with the BoT notification number Sor Nor Chor 7/2561 dated 16 April 2018, </w:t>
      </w:r>
      <w:r w:rsidR="00917C1D" w:rsidRPr="0012708E">
        <w:rPr>
          <w:rFonts w:cs="Times New Roman"/>
          <w:szCs w:val="22"/>
          <w:lang w:bidi="th-TH"/>
        </w:rPr>
        <w:t>regarding</w:t>
      </w:r>
      <w:r w:rsidRPr="0012708E">
        <w:rPr>
          <w:rFonts w:cs="Times New Roman"/>
          <w:szCs w:val="22"/>
          <w:lang w:bidi="th-TH"/>
        </w:rPr>
        <w:t xml:space="preserve"> </w:t>
      </w:r>
      <w:r w:rsidR="00276270">
        <w:rPr>
          <w:rFonts w:cs="Times New Roman"/>
          <w:szCs w:val="22"/>
          <w:lang w:bidi="th-TH"/>
        </w:rPr>
        <w:t>to</w:t>
      </w:r>
      <w:r w:rsidR="00276270">
        <w:rPr>
          <w:rFonts w:cs="Times New Roman"/>
          <w:i/>
          <w:iCs/>
          <w:szCs w:val="22"/>
          <w:lang w:bidi="th-TH"/>
        </w:rPr>
        <w:t xml:space="preserve"> </w:t>
      </w:r>
      <w:r w:rsidRPr="0012708E">
        <w:rPr>
          <w:rFonts w:cs="Times New Roman"/>
          <w:i/>
          <w:iCs/>
          <w:szCs w:val="22"/>
          <w:lang w:bidi="th-TH"/>
        </w:rPr>
        <w:t xml:space="preserve">Regulations on </w:t>
      </w:r>
      <w:r w:rsidR="00917C1D" w:rsidRPr="0012708E">
        <w:rPr>
          <w:rFonts w:cs="Times New Roman"/>
          <w:i/>
          <w:iCs/>
          <w:szCs w:val="22"/>
          <w:lang w:bidi="th-TH"/>
        </w:rPr>
        <w:t xml:space="preserve">service </w:t>
      </w:r>
      <w:r w:rsidRPr="0012708E">
        <w:rPr>
          <w:rFonts w:cs="Times New Roman"/>
          <w:i/>
          <w:iCs/>
          <w:szCs w:val="22"/>
          <w:lang w:bidi="th-TH"/>
        </w:rPr>
        <w:t xml:space="preserve">business relating to </w:t>
      </w:r>
      <w:r w:rsidR="00917C1D" w:rsidRPr="0012708E">
        <w:rPr>
          <w:rFonts w:cs="Times New Roman"/>
          <w:i/>
          <w:iCs/>
          <w:szCs w:val="22"/>
          <w:lang w:bidi="th-TH"/>
        </w:rPr>
        <w:t xml:space="preserve">electronic money </w:t>
      </w:r>
      <w:r w:rsidRPr="0012708E">
        <w:rPr>
          <w:rFonts w:cs="Times New Roman"/>
          <w:i/>
          <w:iCs/>
          <w:szCs w:val="22"/>
          <w:lang w:bidi="th-TH"/>
        </w:rPr>
        <w:t>(</w:t>
      </w:r>
      <w:r w:rsidR="00917C1D" w:rsidRPr="0012708E">
        <w:rPr>
          <w:rFonts w:cs="Times New Roman"/>
          <w:i/>
          <w:iCs/>
          <w:szCs w:val="22"/>
          <w:lang w:bidi="th-TH"/>
        </w:rPr>
        <w:t>“</w:t>
      </w:r>
      <w:r w:rsidRPr="0012708E">
        <w:rPr>
          <w:rFonts w:cs="Times New Roman"/>
          <w:i/>
          <w:iCs/>
          <w:szCs w:val="22"/>
          <w:lang w:bidi="th-TH"/>
        </w:rPr>
        <w:t>e-</w:t>
      </w:r>
      <w:r w:rsidR="003C3172">
        <w:rPr>
          <w:rFonts w:cs="Times New Roman"/>
          <w:i/>
          <w:iCs/>
          <w:szCs w:val="22"/>
          <w:lang w:bidi="th-TH"/>
        </w:rPr>
        <w:t>M</w:t>
      </w:r>
      <w:r w:rsidRPr="0012708E">
        <w:rPr>
          <w:rFonts w:cs="Times New Roman"/>
          <w:i/>
          <w:iCs/>
          <w:szCs w:val="22"/>
          <w:lang w:bidi="th-TH"/>
        </w:rPr>
        <w:t>oney</w:t>
      </w:r>
      <w:r w:rsidR="00917C1D" w:rsidRPr="0012708E">
        <w:rPr>
          <w:rFonts w:cs="Times New Roman"/>
          <w:i/>
          <w:iCs/>
          <w:szCs w:val="22"/>
          <w:lang w:bidi="th-TH"/>
        </w:rPr>
        <w:t>”</w:t>
      </w:r>
      <w:r w:rsidRPr="0012708E">
        <w:rPr>
          <w:rFonts w:cs="Times New Roman"/>
          <w:i/>
          <w:iCs/>
          <w:szCs w:val="22"/>
          <w:lang w:bidi="th-TH"/>
        </w:rPr>
        <w:t>)</w:t>
      </w:r>
      <w:r w:rsidRPr="0012708E">
        <w:rPr>
          <w:rFonts w:cs="Times New Roman"/>
          <w:szCs w:val="22"/>
          <w:lang w:bidi="th-TH"/>
        </w:rPr>
        <w:t xml:space="preserve"> and Sor Nor Chor 2/2562 dated 20 December 2019, </w:t>
      </w:r>
      <w:r w:rsidR="00917C1D" w:rsidRPr="0012708E">
        <w:rPr>
          <w:rFonts w:cs="Times New Roman"/>
          <w:szCs w:val="22"/>
          <w:lang w:bidi="th-TH"/>
        </w:rPr>
        <w:t>regarding</w:t>
      </w:r>
      <w:r w:rsidRPr="0012708E">
        <w:rPr>
          <w:rFonts w:cs="Times New Roman"/>
          <w:szCs w:val="22"/>
          <w:lang w:bidi="th-TH"/>
        </w:rPr>
        <w:t xml:space="preserve"> </w:t>
      </w:r>
      <w:r w:rsidR="00276270">
        <w:rPr>
          <w:rFonts w:cs="Times New Roman"/>
          <w:szCs w:val="22"/>
          <w:lang w:bidi="th-TH"/>
        </w:rPr>
        <w:t xml:space="preserve">to </w:t>
      </w:r>
      <w:r w:rsidRPr="0012708E">
        <w:rPr>
          <w:rFonts w:cs="Times New Roman"/>
          <w:i/>
          <w:iCs/>
          <w:szCs w:val="22"/>
          <w:lang w:bidi="th-TH"/>
        </w:rPr>
        <w:t xml:space="preserve">Regulations on </w:t>
      </w:r>
      <w:r w:rsidR="00917C1D" w:rsidRPr="0012708E">
        <w:rPr>
          <w:rFonts w:cs="Times New Roman"/>
          <w:i/>
          <w:iCs/>
          <w:szCs w:val="22"/>
          <w:lang w:bidi="th-TH"/>
        </w:rPr>
        <w:t xml:space="preserve">service business </w:t>
      </w:r>
      <w:r w:rsidRPr="0012708E">
        <w:rPr>
          <w:rFonts w:cs="Times New Roman"/>
          <w:i/>
          <w:iCs/>
          <w:szCs w:val="22"/>
          <w:lang w:bidi="th-TH"/>
        </w:rPr>
        <w:t xml:space="preserve">relating to </w:t>
      </w:r>
      <w:r w:rsidR="00917C1D" w:rsidRPr="0012708E">
        <w:rPr>
          <w:rFonts w:cs="Times New Roman"/>
          <w:i/>
          <w:iCs/>
          <w:szCs w:val="22"/>
          <w:lang w:bidi="th-TH"/>
        </w:rPr>
        <w:t xml:space="preserve">electronic fund transfer </w:t>
      </w:r>
      <w:r w:rsidRPr="0012708E">
        <w:rPr>
          <w:rFonts w:cs="Times New Roman"/>
          <w:i/>
          <w:iCs/>
          <w:szCs w:val="22"/>
          <w:lang w:bidi="th-TH"/>
        </w:rPr>
        <w:t>(</w:t>
      </w:r>
      <w:r w:rsidR="00917C1D" w:rsidRPr="0012708E">
        <w:rPr>
          <w:rFonts w:cs="Times New Roman"/>
          <w:i/>
          <w:iCs/>
          <w:szCs w:val="22"/>
          <w:lang w:bidi="th-TH"/>
        </w:rPr>
        <w:t>“</w:t>
      </w:r>
      <w:r w:rsidRPr="0012708E">
        <w:rPr>
          <w:rFonts w:cs="Times New Roman"/>
          <w:i/>
          <w:iCs/>
          <w:szCs w:val="22"/>
          <w:lang w:bidi="th-TH"/>
        </w:rPr>
        <w:t>EFT</w:t>
      </w:r>
      <w:r w:rsidR="00917C1D" w:rsidRPr="0012708E">
        <w:rPr>
          <w:rFonts w:cs="Times New Roman"/>
          <w:i/>
          <w:iCs/>
          <w:szCs w:val="22"/>
          <w:lang w:bidi="th-TH"/>
        </w:rPr>
        <w:t>”</w:t>
      </w:r>
      <w:r w:rsidRPr="0012708E">
        <w:rPr>
          <w:rFonts w:cs="Times New Roman"/>
          <w:i/>
          <w:iCs/>
          <w:szCs w:val="22"/>
          <w:lang w:bidi="th-TH"/>
        </w:rPr>
        <w:t>)</w:t>
      </w:r>
      <w:r w:rsidRPr="0012708E">
        <w:rPr>
          <w:rFonts w:cs="Times New Roman"/>
          <w:szCs w:val="22"/>
          <w:lang w:bidi="th-TH"/>
        </w:rPr>
        <w:t xml:space="preserve"> require </w:t>
      </w:r>
      <w:r w:rsidRPr="0060506E">
        <w:rPr>
          <w:rFonts w:cs="Times New Roman"/>
          <w:szCs w:val="22"/>
          <w:lang w:bidi="th-TH"/>
        </w:rPr>
        <w:t>the Group to disclose advance received from e-</w:t>
      </w:r>
      <w:r w:rsidR="003C3172" w:rsidRPr="0060506E">
        <w:rPr>
          <w:rFonts w:cs="Times New Roman"/>
          <w:szCs w:val="22"/>
          <w:lang w:bidi="th-TH"/>
        </w:rPr>
        <w:t>M</w:t>
      </w:r>
      <w:r w:rsidRPr="0060506E">
        <w:rPr>
          <w:rFonts w:cs="Times New Roman"/>
          <w:szCs w:val="22"/>
          <w:lang w:bidi="th-TH"/>
        </w:rPr>
        <w:t>oney and EFT. As at</w:t>
      </w:r>
      <w:r w:rsidR="003C3172" w:rsidRPr="0060506E">
        <w:rPr>
          <w:rFonts w:cs="Times New Roman"/>
          <w:szCs w:val="22"/>
          <w:lang w:bidi="th-TH"/>
        </w:rPr>
        <w:t xml:space="preserve"> </w:t>
      </w:r>
      <w:r w:rsidR="00276270" w:rsidRPr="0060506E">
        <w:rPr>
          <w:rFonts w:cs="Times New Roman"/>
          <w:szCs w:val="22"/>
          <w:lang w:bidi="th-TH"/>
        </w:rPr>
        <w:br/>
      </w:r>
      <w:r w:rsidR="00ED5CCD" w:rsidRPr="0060506E">
        <w:rPr>
          <w:rFonts w:cs="Times New Roman"/>
          <w:szCs w:val="22"/>
          <w:lang w:bidi="th-TH"/>
        </w:rPr>
        <w:t>3</w:t>
      </w:r>
      <w:r w:rsidR="000961FA">
        <w:rPr>
          <w:rFonts w:cs="Times New Roman"/>
          <w:szCs w:val="22"/>
          <w:lang w:bidi="th-TH"/>
        </w:rPr>
        <w:t xml:space="preserve">0 June 2025, </w:t>
      </w:r>
      <w:r w:rsidRPr="0060506E">
        <w:rPr>
          <w:rFonts w:cs="Times New Roman"/>
          <w:szCs w:val="22"/>
          <w:lang w:bidi="th-TH"/>
        </w:rPr>
        <w:t>the Group had advance received from e-</w:t>
      </w:r>
      <w:r w:rsidR="003C3172" w:rsidRPr="0060506E">
        <w:rPr>
          <w:rFonts w:cs="Times New Roman"/>
          <w:szCs w:val="22"/>
          <w:lang w:bidi="th-TH"/>
        </w:rPr>
        <w:t>M</w:t>
      </w:r>
      <w:r w:rsidRPr="0060506E">
        <w:rPr>
          <w:rFonts w:cs="Times New Roman"/>
          <w:szCs w:val="22"/>
          <w:lang w:bidi="th-TH"/>
        </w:rPr>
        <w:t xml:space="preserve">oney </w:t>
      </w:r>
      <w:r w:rsidR="007C7DC7">
        <w:rPr>
          <w:rFonts w:cs="Times New Roman"/>
          <w:szCs w:val="22"/>
          <w:lang w:bidi="th-TH"/>
        </w:rPr>
        <w:t>amounting to</w:t>
      </w:r>
      <w:r w:rsidR="00163D0A" w:rsidRPr="00A61EED">
        <w:rPr>
          <w:rFonts w:cs="Times New Roman"/>
          <w:szCs w:val="22"/>
          <w:lang w:bidi="th-TH"/>
        </w:rPr>
        <w:t xml:space="preserve"> Baht </w:t>
      </w:r>
      <w:r w:rsidR="00A61EED" w:rsidRPr="00AA6956">
        <w:rPr>
          <w:rFonts w:cstheme="minorBidi"/>
          <w:szCs w:val="22"/>
          <w:lang w:bidi="th-TH"/>
        </w:rPr>
        <w:t>78.1</w:t>
      </w:r>
      <w:r w:rsidR="00982974" w:rsidRPr="00A61EED">
        <w:rPr>
          <w:rFonts w:cs="Times New Roman"/>
          <w:szCs w:val="22"/>
          <w:lang w:bidi="th-TH"/>
        </w:rPr>
        <w:t xml:space="preserve"> </w:t>
      </w:r>
      <w:r w:rsidR="004C52DC" w:rsidRPr="00A61EED">
        <w:rPr>
          <w:rFonts w:cs="Times New Roman"/>
          <w:szCs w:val="22"/>
          <w:lang w:bidi="th-TH"/>
        </w:rPr>
        <w:t>million</w:t>
      </w:r>
      <w:r w:rsidR="00F54A8B" w:rsidRPr="00A61EED">
        <w:rPr>
          <w:rFonts w:cs="Times New Roman"/>
          <w:szCs w:val="22"/>
          <w:lang w:bidi="th-TH"/>
        </w:rPr>
        <w:t xml:space="preserve"> </w:t>
      </w:r>
      <w:r w:rsidR="00422B91" w:rsidRPr="00A61EED">
        <w:rPr>
          <w:rFonts w:cs="Times New Roman"/>
          <w:szCs w:val="22"/>
          <w:lang w:bidi="th-TH"/>
        </w:rPr>
        <w:br/>
      </w:r>
      <w:r w:rsidR="00F54A8B" w:rsidRPr="00A61EED">
        <w:rPr>
          <w:rFonts w:cs="Times New Roman"/>
          <w:i/>
          <w:iCs/>
          <w:szCs w:val="22"/>
          <w:lang w:bidi="th-TH"/>
        </w:rPr>
        <w:t>(</w:t>
      </w:r>
      <w:r w:rsidR="000961FA" w:rsidRPr="00A61EED">
        <w:rPr>
          <w:rFonts w:cs="Times New Roman"/>
          <w:i/>
          <w:iCs/>
          <w:szCs w:val="22"/>
          <w:lang w:bidi="th-TH"/>
        </w:rPr>
        <w:t xml:space="preserve">31 December </w:t>
      </w:r>
      <w:r w:rsidR="00F54A8B" w:rsidRPr="00A61EED">
        <w:rPr>
          <w:rFonts w:cs="Times New Roman"/>
          <w:i/>
          <w:iCs/>
          <w:szCs w:val="22"/>
          <w:lang w:bidi="th-TH"/>
        </w:rPr>
        <w:t>202</w:t>
      </w:r>
      <w:r w:rsidR="000961FA" w:rsidRPr="00A61EED">
        <w:rPr>
          <w:rFonts w:cs="Times New Roman"/>
          <w:i/>
          <w:iCs/>
          <w:szCs w:val="22"/>
          <w:lang w:bidi="th-TH"/>
        </w:rPr>
        <w:t>4</w:t>
      </w:r>
      <w:r w:rsidR="00F54A8B" w:rsidRPr="00A61EED">
        <w:rPr>
          <w:rFonts w:cs="Times New Roman"/>
          <w:i/>
          <w:iCs/>
          <w:szCs w:val="22"/>
          <w:lang w:bidi="th-TH"/>
        </w:rPr>
        <w:t xml:space="preserve">: Baht </w:t>
      </w:r>
      <w:r w:rsidR="00947ED8" w:rsidRPr="00A61EED">
        <w:rPr>
          <w:rFonts w:cs="Times New Roman"/>
          <w:i/>
          <w:iCs/>
          <w:szCs w:val="22"/>
          <w:lang w:bidi="th-TH"/>
        </w:rPr>
        <w:t>9</w:t>
      </w:r>
      <w:r w:rsidR="000961FA" w:rsidRPr="00A61EED">
        <w:rPr>
          <w:rFonts w:cs="Times New Roman"/>
          <w:i/>
          <w:iCs/>
          <w:szCs w:val="22"/>
          <w:lang w:bidi="th-TH"/>
        </w:rPr>
        <w:t>5</w:t>
      </w:r>
      <w:r w:rsidR="00CF02EA" w:rsidRPr="00A61EED">
        <w:rPr>
          <w:rFonts w:cs="Times New Roman"/>
          <w:i/>
          <w:iCs/>
          <w:szCs w:val="22"/>
          <w:lang w:bidi="th-TH"/>
        </w:rPr>
        <w:t>.</w:t>
      </w:r>
      <w:r w:rsidR="000961FA" w:rsidRPr="00A61EED">
        <w:rPr>
          <w:rFonts w:cs="Times New Roman"/>
          <w:i/>
          <w:iCs/>
          <w:szCs w:val="22"/>
          <w:lang w:bidi="th-TH"/>
        </w:rPr>
        <w:t>4</w:t>
      </w:r>
      <w:r w:rsidR="00F54A8B" w:rsidRPr="00A61EED">
        <w:rPr>
          <w:rFonts w:cs="Times New Roman"/>
          <w:i/>
          <w:iCs/>
          <w:szCs w:val="22"/>
          <w:lang w:bidi="th-TH"/>
        </w:rPr>
        <w:t xml:space="preserve"> million)</w:t>
      </w:r>
      <w:r w:rsidR="004C52DC" w:rsidRPr="00A61EED">
        <w:rPr>
          <w:rFonts w:cs="Times New Roman"/>
          <w:szCs w:val="22"/>
          <w:lang w:bidi="th-TH"/>
        </w:rPr>
        <w:t xml:space="preserve"> </w:t>
      </w:r>
      <w:r w:rsidR="00917C1D" w:rsidRPr="00A61EED">
        <w:rPr>
          <w:rFonts w:cs="Times New Roman"/>
          <w:szCs w:val="22"/>
          <w:lang w:bidi="th-TH"/>
        </w:rPr>
        <w:t xml:space="preserve">and </w:t>
      </w:r>
      <w:r w:rsidR="0099243E" w:rsidRPr="00AA6956">
        <w:rPr>
          <w:rFonts w:cs="Times New Roman"/>
          <w:szCs w:val="22"/>
          <w:lang w:bidi="th-TH"/>
        </w:rPr>
        <w:t>no</w:t>
      </w:r>
      <w:r w:rsidR="0099243E" w:rsidRPr="00A61EED">
        <w:rPr>
          <w:rFonts w:cs="Times New Roman"/>
          <w:szCs w:val="22"/>
          <w:lang w:bidi="th-TH"/>
        </w:rPr>
        <w:t xml:space="preserve"> </w:t>
      </w:r>
      <w:r w:rsidR="0045572F">
        <w:rPr>
          <w:rFonts w:cs="Times New Roman"/>
          <w:szCs w:val="22"/>
          <w:lang w:bidi="th-TH"/>
        </w:rPr>
        <w:t>advance received</w:t>
      </w:r>
      <w:r w:rsidR="00917C1D" w:rsidRPr="00A61EED">
        <w:rPr>
          <w:rFonts w:cs="Times New Roman"/>
          <w:szCs w:val="22"/>
          <w:lang w:bidi="th-TH"/>
        </w:rPr>
        <w:t xml:space="preserve"> </w:t>
      </w:r>
      <w:r w:rsidR="004C52DC" w:rsidRPr="00A61EED">
        <w:rPr>
          <w:rFonts w:cs="Times New Roman"/>
          <w:szCs w:val="22"/>
          <w:lang w:bidi="th-TH"/>
        </w:rPr>
        <w:t>from</w:t>
      </w:r>
      <w:r w:rsidR="004C52DC" w:rsidRPr="0012708E">
        <w:rPr>
          <w:rFonts w:cs="Times New Roman"/>
          <w:szCs w:val="22"/>
          <w:lang w:bidi="th-TH"/>
        </w:rPr>
        <w:t xml:space="preserve"> </w:t>
      </w:r>
      <w:r w:rsidRPr="0012708E">
        <w:rPr>
          <w:rFonts w:cs="Times New Roman"/>
          <w:szCs w:val="22"/>
          <w:lang w:bidi="th-TH"/>
        </w:rPr>
        <w:t>EFT</w:t>
      </w:r>
      <w:r w:rsidR="002038AA" w:rsidRPr="0012708E">
        <w:rPr>
          <w:rFonts w:cs="Times New Roman"/>
          <w:szCs w:val="22"/>
          <w:lang w:bidi="th-TH"/>
        </w:rPr>
        <w:t xml:space="preserve"> </w:t>
      </w:r>
      <w:r w:rsidR="002038AA" w:rsidRPr="0012708E">
        <w:rPr>
          <w:rFonts w:cs="Times New Roman"/>
          <w:i/>
          <w:iCs/>
          <w:szCs w:val="22"/>
          <w:lang w:bidi="th-TH"/>
        </w:rPr>
        <w:t>(</w:t>
      </w:r>
      <w:r w:rsidR="000961FA">
        <w:rPr>
          <w:rFonts w:cs="Times New Roman"/>
          <w:i/>
          <w:iCs/>
          <w:szCs w:val="22"/>
          <w:lang w:bidi="th-TH"/>
        </w:rPr>
        <w:t xml:space="preserve">31 December </w:t>
      </w:r>
      <w:r w:rsidR="002038AA" w:rsidRPr="0012708E">
        <w:rPr>
          <w:rFonts w:cs="Times New Roman"/>
          <w:i/>
          <w:iCs/>
          <w:szCs w:val="22"/>
          <w:lang w:bidi="th-TH"/>
        </w:rPr>
        <w:t>202</w:t>
      </w:r>
      <w:r w:rsidR="000961FA">
        <w:rPr>
          <w:rFonts w:cs="Times New Roman"/>
          <w:i/>
          <w:iCs/>
          <w:szCs w:val="22"/>
          <w:lang w:bidi="th-TH"/>
        </w:rPr>
        <w:t>4</w:t>
      </w:r>
      <w:r w:rsidR="002038AA" w:rsidRPr="0012708E">
        <w:rPr>
          <w:rFonts w:cs="Times New Roman"/>
          <w:i/>
          <w:iCs/>
          <w:szCs w:val="22"/>
          <w:lang w:bidi="th-TH"/>
        </w:rPr>
        <w:t>:</w:t>
      </w:r>
      <w:r w:rsidR="00487889" w:rsidRPr="0012708E">
        <w:rPr>
          <w:rFonts w:cs="Times New Roman"/>
          <w:i/>
          <w:iCs/>
          <w:szCs w:val="22"/>
          <w:lang w:bidi="th-TH"/>
        </w:rPr>
        <w:t xml:space="preserve"> </w:t>
      </w:r>
      <w:r w:rsidR="002038AA" w:rsidRPr="0012708E">
        <w:rPr>
          <w:rFonts w:cs="Times New Roman"/>
          <w:i/>
          <w:iCs/>
          <w:szCs w:val="22"/>
          <w:lang w:bidi="th-TH"/>
        </w:rPr>
        <w:t>N</w:t>
      </w:r>
      <w:r w:rsidR="00D31B3C" w:rsidRPr="0012708E">
        <w:rPr>
          <w:rFonts w:cs="Times New Roman"/>
          <w:i/>
          <w:iCs/>
          <w:szCs w:val="28"/>
          <w:lang w:bidi="th-TH"/>
        </w:rPr>
        <w:t>il</w:t>
      </w:r>
      <w:r w:rsidR="002038AA" w:rsidRPr="0012708E">
        <w:rPr>
          <w:rFonts w:cs="Times New Roman"/>
          <w:i/>
          <w:iCs/>
          <w:szCs w:val="22"/>
          <w:lang w:bidi="th-TH"/>
        </w:rPr>
        <w:t>)</w:t>
      </w:r>
      <w:r w:rsidR="00487889" w:rsidRPr="0012708E">
        <w:rPr>
          <w:rFonts w:cs="Times New Roman"/>
          <w:i/>
          <w:iCs/>
          <w:szCs w:val="22"/>
          <w:lang w:bidi="th-TH"/>
        </w:rPr>
        <w:t>.</w:t>
      </w:r>
    </w:p>
    <w:p w14:paraId="21D3B181" w14:textId="44E815E4" w:rsidR="00C31A7B" w:rsidRPr="00422B91" w:rsidRDefault="00C31A7B">
      <w:pPr>
        <w:rPr>
          <w:rFonts w:cs="Times New Roman"/>
          <w:b/>
          <w:bCs/>
          <w:szCs w:val="22"/>
        </w:rPr>
      </w:pPr>
    </w:p>
    <w:p w14:paraId="47874F94" w14:textId="0BBB0C4E" w:rsidR="005B2646" w:rsidRPr="0012708E" w:rsidRDefault="005B2646">
      <w:pPr>
        <w:pStyle w:val="BodyText"/>
        <w:tabs>
          <w:tab w:val="left" w:pos="540"/>
        </w:tabs>
        <w:spacing w:after="0"/>
        <w:rPr>
          <w:rFonts w:cs="Times New Roman"/>
          <w:b/>
          <w:bCs/>
          <w:sz w:val="24"/>
          <w:szCs w:val="24"/>
          <w:lang w:val="en-GB"/>
        </w:rPr>
      </w:pPr>
      <w:r w:rsidRPr="0012708E">
        <w:rPr>
          <w:rFonts w:cs="Times New Roman"/>
          <w:b/>
          <w:bCs/>
          <w:sz w:val="24"/>
          <w:szCs w:val="24"/>
          <w:lang w:val="en-GB"/>
        </w:rPr>
        <w:t>2</w:t>
      </w:r>
      <w:r w:rsidR="00B23A10">
        <w:rPr>
          <w:rFonts w:cs="Times New Roman"/>
          <w:b/>
          <w:bCs/>
          <w:sz w:val="24"/>
          <w:szCs w:val="24"/>
          <w:lang w:val="en-GB"/>
        </w:rPr>
        <w:t>5</w:t>
      </w:r>
      <w:r w:rsidRPr="0012708E">
        <w:rPr>
          <w:rFonts w:cs="Times New Roman"/>
          <w:b/>
          <w:bCs/>
          <w:sz w:val="24"/>
          <w:szCs w:val="24"/>
          <w:lang w:val="en-GB"/>
        </w:rPr>
        <w:tab/>
      </w:r>
      <w:r w:rsidR="004C455C" w:rsidRPr="0012708E">
        <w:rPr>
          <w:rFonts w:cs="Times New Roman"/>
          <w:b/>
          <w:bCs/>
          <w:sz w:val="24"/>
          <w:szCs w:val="24"/>
          <w:lang w:val="en-GB"/>
        </w:rPr>
        <w:t>Offsetting of financial assets and financial liabilities</w:t>
      </w:r>
    </w:p>
    <w:p w14:paraId="183526FB" w14:textId="77777777" w:rsidR="004B6A72" w:rsidRDefault="004B6A72" w:rsidP="005B2646">
      <w:pPr>
        <w:pStyle w:val="BodyText"/>
        <w:tabs>
          <w:tab w:val="left" w:pos="540"/>
        </w:tabs>
        <w:spacing w:after="0"/>
        <w:rPr>
          <w:rFonts w:cstheme="minorBidi"/>
          <w:szCs w:val="28"/>
          <w:lang w:val="en-GB" w:bidi="th-TH"/>
        </w:rPr>
      </w:pP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5B7CB3" w:rsidRPr="00880EEB" w14:paraId="40A43BD6" w14:textId="77777777">
        <w:tc>
          <w:tcPr>
            <w:tcW w:w="2430" w:type="dxa"/>
            <w:vAlign w:val="bottom"/>
          </w:tcPr>
          <w:p w14:paraId="7E8C340A" w14:textId="77777777" w:rsidR="005B7CB3" w:rsidRPr="00880EEB" w:rsidRDefault="005B7CB3">
            <w:pPr>
              <w:spacing w:line="240" w:lineRule="atLeast"/>
              <w:ind w:left="-14" w:right="-18"/>
              <w:rPr>
                <w:rFonts w:cs="Times New Roman"/>
                <w:b/>
                <w:bCs/>
                <w:i/>
                <w:iCs/>
                <w:sz w:val="18"/>
                <w:szCs w:val="18"/>
              </w:rPr>
            </w:pPr>
          </w:p>
        </w:tc>
        <w:tc>
          <w:tcPr>
            <w:tcW w:w="6750" w:type="dxa"/>
            <w:gridSpan w:val="6"/>
            <w:vAlign w:val="bottom"/>
          </w:tcPr>
          <w:p w14:paraId="63B56302" w14:textId="77777777" w:rsidR="005B7CB3" w:rsidRPr="00880EEB" w:rsidRDefault="005B7CB3">
            <w:pPr>
              <w:spacing w:line="240" w:lineRule="atLeast"/>
              <w:ind w:right="-173"/>
              <w:jc w:val="center"/>
              <w:rPr>
                <w:rFonts w:cs="Times New Roman"/>
                <w:sz w:val="18"/>
                <w:szCs w:val="18"/>
                <w:lang w:bidi="th-TH"/>
              </w:rPr>
            </w:pPr>
            <w:r w:rsidRPr="00880EEB">
              <w:rPr>
                <w:rFonts w:cs="Times New Roman"/>
                <w:b/>
                <w:bCs/>
                <w:sz w:val="18"/>
                <w:szCs w:val="18"/>
                <w:lang w:bidi="th-TH"/>
              </w:rPr>
              <w:t xml:space="preserve">Consolidated </w:t>
            </w:r>
          </w:p>
        </w:tc>
      </w:tr>
      <w:tr w:rsidR="005B7CB3" w:rsidRPr="00880EEB" w14:paraId="2F6CA96D" w14:textId="77777777">
        <w:tc>
          <w:tcPr>
            <w:tcW w:w="2430" w:type="dxa"/>
            <w:vAlign w:val="bottom"/>
          </w:tcPr>
          <w:p w14:paraId="77986119" w14:textId="77777777" w:rsidR="005B7CB3" w:rsidRPr="00880EEB" w:rsidRDefault="005B7CB3">
            <w:pPr>
              <w:spacing w:line="240" w:lineRule="atLeast"/>
              <w:ind w:left="-14" w:right="-18"/>
              <w:rPr>
                <w:rFonts w:cs="Times New Roman"/>
                <w:b/>
                <w:bCs/>
                <w:i/>
                <w:iCs/>
                <w:sz w:val="18"/>
                <w:szCs w:val="18"/>
              </w:rPr>
            </w:pPr>
          </w:p>
        </w:tc>
        <w:tc>
          <w:tcPr>
            <w:tcW w:w="6750" w:type="dxa"/>
            <w:gridSpan w:val="6"/>
            <w:vAlign w:val="bottom"/>
          </w:tcPr>
          <w:p w14:paraId="2BD1EC8D" w14:textId="21C676F0" w:rsidR="005B7CB3" w:rsidRPr="005B7CB3" w:rsidRDefault="005B7CB3">
            <w:pPr>
              <w:spacing w:line="240" w:lineRule="atLeast"/>
              <w:ind w:right="-173"/>
              <w:jc w:val="center"/>
              <w:rPr>
                <w:sz w:val="18"/>
                <w:szCs w:val="22"/>
                <w:lang w:val="en-US" w:bidi="th-TH"/>
              </w:rPr>
            </w:pPr>
            <w:r>
              <w:rPr>
                <w:rFonts w:cs="Times New Roman"/>
                <w:sz w:val="18"/>
                <w:szCs w:val="18"/>
                <w:lang w:bidi="th-TH"/>
              </w:rPr>
              <w:t xml:space="preserve">30 June </w:t>
            </w:r>
            <w:r w:rsidRPr="00880EEB">
              <w:rPr>
                <w:rFonts w:cs="Times New Roman"/>
                <w:sz w:val="18"/>
                <w:szCs w:val="18"/>
                <w:lang w:bidi="th-TH"/>
              </w:rPr>
              <w:t>202</w:t>
            </w:r>
            <w:r>
              <w:rPr>
                <w:sz w:val="18"/>
                <w:szCs w:val="22"/>
                <w:lang w:val="en-US" w:bidi="th-TH"/>
              </w:rPr>
              <w:t>5</w:t>
            </w:r>
          </w:p>
        </w:tc>
      </w:tr>
      <w:tr w:rsidR="005B7CB3" w:rsidRPr="00880EEB" w14:paraId="6861DCDD" w14:textId="77777777">
        <w:tc>
          <w:tcPr>
            <w:tcW w:w="2430" w:type="dxa"/>
            <w:vAlign w:val="bottom"/>
          </w:tcPr>
          <w:p w14:paraId="76AC8A05" w14:textId="77777777" w:rsidR="005B7CB3" w:rsidRPr="00880EEB" w:rsidRDefault="005B7CB3">
            <w:pPr>
              <w:spacing w:line="240" w:lineRule="atLeast"/>
              <w:ind w:left="-14" w:right="-18"/>
              <w:rPr>
                <w:rFonts w:cs="Times New Roman"/>
                <w:b/>
                <w:bCs/>
                <w:i/>
                <w:iCs/>
                <w:sz w:val="18"/>
                <w:szCs w:val="18"/>
              </w:rPr>
            </w:pPr>
          </w:p>
        </w:tc>
        <w:tc>
          <w:tcPr>
            <w:tcW w:w="1170" w:type="dxa"/>
          </w:tcPr>
          <w:p w14:paraId="5437D056" w14:textId="77777777" w:rsidR="005B7CB3" w:rsidRPr="00880EEB" w:rsidRDefault="005B7CB3">
            <w:pPr>
              <w:spacing w:line="240" w:lineRule="atLeast"/>
              <w:ind w:left="-117" w:right="-113"/>
              <w:jc w:val="center"/>
              <w:rPr>
                <w:rFonts w:cs="Times New Roman"/>
                <w:sz w:val="18"/>
                <w:szCs w:val="18"/>
              </w:rPr>
            </w:pPr>
          </w:p>
        </w:tc>
        <w:tc>
          <w:tcPr>
            <w:tcW w:w="1080" w:type="dxa"/>
          </w:tcPr>
          <w:p w14:paraId="7C404A15" w14:textId="77777777" w:rsidR="005B7CB3" w:rsidRPr="00880EEB" w:rsidRDefault="005B7CB3">
            <w:pPr>
              <w:spacing w:line="240" w:lineRule="atLeast"/>
              <w:ind w:left="-117" w:right="-113"/>
              <w:jc w:val="center"/>
              <w:rPr>
                <w:rFonts w:cs="Times New Roman"/>
                <w:sz w:val="18"/>
                <w:szCs w:val="18"/>
              </w:rPr>
            </w:pPr>
          </w:p>
        </w:tc>
        <w:tc>
          <w:tcPr>
            <w:tcW w:w="1260" w:type="dxa"/>
          </w:tcPr>
          <w:p w14:paraId="4966F579" w14:textId="77777777" w:rsidR="005B7CB3" w:rsidRPr="00880EEB" w:rsidRDefault="005B7CB3">
            <w:pPr>
              <w:spacing w:line="240" w:lineRule="atLeast"/>
              <w:ind w:left="-117" w:right="-113"/>
              <w:jc w:val="center"/>
              <w:rPr>
                <w:rFonts w:cs="Times New Roman"/>
                <w:sz w:val="18"/>
                <w:szCs w:val="18"/>
              </w:rPr>
            </w:pPr>
          </w:p>
        </w:tc>
        <w:tc>
          <w:tcPr>
            <w:tcW w:w="2250" w:type="dxa"/>
            <w:gridSpan w:val="2"/>
          </w:tcPr>
          <w:p w14:paraId="0DE407E4"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000F5CA5" w14:textId="77777777" w:rsidR="005B7CB3" w:rsidRPr="00880EEB" w:rsidRDefault="005B7CB3">
            <w:pPr>
              <w:spacing w:line="240" w:lineRule="atLeast"/>
              <w:ind w:right="-173"/>
              <w:jc w:val="center"/>
              <w:rPr>
                <w:rFonts w:cs="Times New Roman"/>
                <w:sz w:val="18"/>
                <w:szCs w:val="18"/>
                <w:lang w:bidi="th-TH"/>
              </w:rPr>
            </w:pPr>
          </w:p>
        </w:tc>
      </w:tr>
      <w:tr w:rsidR="005B7CB3" w:rsidRPr="00880EEB" w14:paraId="6A13AB9E" w14:textId="77777777">
        <w:tc>
          <w:tcPr>
            <w:tcW w:w="2430" w:type="dxa"/>
            <w:vAlign w:val="bottom"/>
          </w:tcPr>
          <w:p w14:paraId="0D62E999" w14:textId="77777777" w:rsidR="005B7CB3" w:rsidRPr="00880EEB" w:rsidRDefault="005B7CB3">
            <w:pPr>
              <w:spacing w:line="240" w:lineRule="atLeast"/>
              <w:ind w:left="-14" w:right="-18"/>
              <w:rPr>
                <w:rFonts w:cs="Times New Roman"/>
                <w:b/>
                <w:bCs/>
                <w:i/>
                <w:iCs/>
                <w:sz w:val="18"/>
                <w:szCs w:val="18"/>
              </w:rPr>
            </w:pPr>
          </w:p>
        </w:tc>
        <w:tc>
          <w:tcPr>
            <w:tcW w:w="1170" w:type="dxa"/>
          </w:tcPr>
          <w:p w14:paraId="26A8557F" w14:textId="77777777" w:rsidR="005B7CB3" w:rsidRPr="00880EEB" w:rsidRDefault="005B7CB3">
            <w:pPr>
              <w:spacing w:line="240" w:lineRule="atLeast"/>
              <w:ind w:left="-117" w:right="-113"/>
              <w:jc w:val="center"/>
              <w:rPr>
                <w:rFonts w:cs="Times New Roman"/>
                <w:sz w:val="18"/>
                <w:szCs w:val="18"/>
              </w:rPr>
            </w:pPr>
          </w:p>
        </w:tc>
        <w:tc>
          <w:tcPr>
            <w:tcW w:w="1080" w:type="dxa"/>
          </w:tcPr>
          <w:p w14:paraId="22E4A47B" w14:textId="77777777" w:rsidR="005B7CB3" w:rsidRPr="00880EEB" w:rsidRDefault="005B7CB3">
            <w:pPr>
              <w:spacing w:line="240" w:lineRule="atLeast"/>
              <w:ind w:left="-117" w:right="-113"/>
              <w:jc w:val="center"/>
              <w:rPr>
                <w:rFonts w:cs="Times New Roman"/>
                <w:sz w:val="18"/>
                <w:szCs w:val="18"/>
              </w:rPr>
            </w:pPr>
          </w:p>
        </w:tc>
        <w:tc>
          <w:tcPr>
            <w:tcW w:w="1260" w:type="dxa"/>
          </w:tcPr>
          <w:p w14:paraId="3886D721" w14:textId="77777777" w:rsidR="005B7CB3" w:rsidRPr="00880EEB" w:rsidRDefault="005B7CB3">
            <w:pPr>
              <w:spacing w:line="240" w:lineRule="atLeast"/>
              <w:ind w:left="-117" w:right="-113"/>
              <w:jc w:val="center"/>
              <w:rPr>
                <w:rFonts w:cs="Times New Roman"/>
                <w:sz w:val="18"/>
                <w:szCs w:val="18"/>
              </w:rPr>
            </w:pPr>
          </w:p>
        </w:tc>
        <w:tc>
          <w:tcPr>
            <w:tcW w:w="2250" w:type="dxa"/>
            <w:gridSpan w:val="2"/>
          </w:tcPr>
          <w:p w14:paraId="27F7DBAA"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unoffsetting in statement</w:t>
            </w:r>
          </w:p>
        </w:tc>
        <w:tc>
          <w:tcPr>
            <w:tcW w:w="990" w:type="dxa"/>
          </w:tcPr>
          <w:p w14:paraId="6AB2D7F4" w14:textId="77777777" w:rsidR="005B7CB3" w:rsidRPr="00880EEB" w:rsidRDefault="005B7CB3">
            <w:pPr>
              <w:spacing w:line="240" w:lineRule="atLeast"/>
              <w:ind w:right="-173"/>
              <w:jc w:val="center"/>
              <w:rPr>
                <w:rFonts w:cs="Times New Roman"/>
                <w:sz w:val="18"/>
                <w:szCs w:val="18"/>
                <w:lang w:bidi="th-TH"/>
              </w:rPr>
            </w:pPr>
          </w:p>
        </w:tc>
      </w:tr>
      <w:tr w:rsidR="005B7CB3" w:rsidRPr="00880EEB" w14:paraId="4265E75B" w14:textId="77777777">
        <w:tc>
          <w:tcPr>
            <w:tcW w:w="2430" w:type="dxa"/>
            <w:vAlign w:val="bottom"/>
          </w:tcPr>
          <w:p w14:paraId="0FABAF88" w14:textId="77777777" w:rsidR="005B7CB3" w:rsidRPr="00880EEB" w:rsidRDefault="005B7CB3">
            <w:pPr>
              <w:spacing w:line="240" w:lineRule="atLeast"/>
              <w:ind w:left="-14" w:right="-18"/>
              <w:rPr>
                <w:rFonts w:cs="Times New Roman"/>
                <w:b/>
                <w:bCs/>
                <w:i/>
                <w:iCs/>
                <w:sz w:val="18"/>
                <w:szCs w:val="18"/>
              </w:rPr>
            </w:pPr>
          </w:p>
        </w:tc>
        <w:tc>
          <w:tcPr>
            <w:tcW w:w="1170" w:type="dxa"/>
          </w:tcPr>
          <w:p w14:paraId="4879B3CC" w14:textId="77777777" w:rsidR="005B7CB3" w:rsidRPr="00880EEB" w:rsidRDefault="005B7CB3">
            <w:pPr>
              <w:spacing w:line="240" w:lineRule="atLeast"/>
              <w:ind w:left="-117" w:right="-113"/>
              <w:jc w:val="center"/>
              <w:rPr>
                <w:rFonts w:cs="Times New Roman"/>
                <w:sz w:val="18"/>
                <w:szCs w:val="18"/>
              </w:rPr>
            </w:pPr>
          </w:p>
        </w:tc>
        <w:tc>
          <w:tcPr>
            <w:tcW w:w="1080" w:type="dxa"/>
          </w:tcPr>
          <w:p w14:paraId="7FF36635" w14:textId="77777777" w:rsidR="005B7CB3" w:rsidRPr="00880EEB" w:rsidRDefault="005B7CB3">
            <w:pPr>
              <w:spacing w:line="240" w:lineRule="atLeast"/>
              <w:ind w:left="-117" w:right="-113"/>
              <w:jc w:val="center"/>
              <w:rPr>
                <w:rFonts w:cs="Times New Roman"/>
                <w:sz w:val="18"/>
                <w:szCs w:val="18"/>
              </w:rPr>
            </w:pPr>
          </w:p>
        </w:tc>
        <w:tc>
          <w:tcPr>
            <w:tcW w:w="1260" w:type="dxa"/>
          </w:tcPr>
          <w:p w14:paraId="37A4FBEF" w14:textId="77777777" w:rsidR="005B7CB3" w:rsidRPr="00880EEB" w:rsidRDefault="005B7CB3">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4F61E341"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79580FDF" w14:textId="77777777" w:rsidR="005B7CB3" w:rsidRPr="00880EEB" w:rsidRDefault="005B7CB3">
            <w:pPr>
              <w:spacing w:line="240" w:lineRule="atLeast"/>
              <w:ind w:right="-173"/>
              <w:jc w:val="center"/>
              <w:rPr>
                <w:rFonts w:cs="Times New Roman"/>
                <w:sz w:val="18"/>
                <w:szCs w:val="18"/>
                <w:lang w:bidi="th-TH"/>
              </w:rPr>
            </w:pPr>
          </w:p>
        </w:tc>
      </w:tr>
      <w:tr w:rsidR="005B7CB3" w:rsidRPr="00880EEB" w14:paraId="7BA6BDAD" w14:textId="77777777">
        <w:tc>
          <w:tcPr>
            <w:tcW w:w="2430" w:type="dxa"/>
            <w:vAlign w:val="bottom"/>
          </w:tcPr>
          <w:p w14:paraId="5A6965F3" w14:textId="77777777" w:rsidR="005B7CB3" w:rsidRPr="00880EEB" w:rsidRDefault="005B7CB3">
            <w:pPr>
              <w:spacing w:line="240" w:lineRule="atLeast"/>
              <w:ind w:left="-14" w:right="-18"/>
              <w:rPr>
                <w:rFonts w:cs="Times New Roman"/>
                <w:b/>
                <w:bCs/>
                <w:i/>
                <w:iCs/>
                <w:sz w:val="18"/>
                <w:szCs w:val="18"/>
              </w:rPr>
            </w:pPr>
          </w:p>
        </w:tc>
        <w:tc>
          <w:tcPr>
            <w:tcW w:w="1170" w:type="dxa"/>
          </w:tcPr>
          <w:p w14:paraId="1878F797" w14:textId="77777777" w:rsidR="005B7CB3" w:rsidRPr="00880EEB" w:rsidRDefault="005B7CB3">
            <w:pPr>
              <w:spacing w:line="240" w:lineRule="atLeast"/>
              <w:ind w:left="-117" w:right="-113"/>
              <w:jc w:val="center"/>
              <w:rPr>
                <w:rFonts w:cs="Times New Roman"/>
                <w:sz w:val="18"/>
                <w:szCs w:val="18"/>
              </w:rPr>
            </w:pPr>
          </w:p>
        </w:tc>
        <w:tc>
          <w:tcPr>
            <w:tcW w:w="1080" w:type="dxa"/>
          </w:tcPr>
          <w:p w14:paraId="73BF2D4D" w14:textId="77777777" w:rsidR="005B7CB3" w:rsidRPr="00880EEB" w:rsidRDefault="005B7CB3">
            <w:pPr>
              <w:spacing w:line="240" w:lineRule="atLeast"/>
              <w:ind w:left="-117" w:right="-113"/>
              <w:jc w:val="center"/>
              <w:rPr>
                <w:rFonts w:cs="Times New Roman"/>
                <w:sz w:val="18"/>
                <w:szCs w:val="18"/>
              </w:rPr>
            </w:pPr>
          </w:p>
        </w:tc>
        <w:tc>
          <w:tcPr>
            <w:tcW w:w="1260" w:type="dxa"/>
          </w:tcPr>
          <w:p w14:paraId="0839CDD3" w14:textId="77777777" w:rsidR="005B7CB3" w:rsidRPr="00880EEB" w:rsidRDefault="005B7CB3">
            <w:pPr>
              <w:spacing w:line="240" w:lineRule="atLeast"/>
              <w:ind w:left="-117" w:right="-113"/>
              <w:jc w:val="center"/>
              <w:rPr>
                <w:rFonts w:cs="Times New Roman"/>
                <w:sz w:val="18"/>
                <w:szCs w:val="18"/>
              </w:rPr>
            </w:pPr>
          </w:p>
        </w:tc>
        <w:tc>
          <w:tcPr>
            <w:tcW w:w="1152" w:type="dxa"/>
            <w:tcBorders>
              <w:top w:val="single" w:sz="4" w:space="0" w:color="auto"/>
            </w:tcBorders>
          </w:tcPr>
          <w:p w14:paraId="2C99CC07"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2335011C" w14:textId="77777777" w:rsidR="005B7CB3" w:rsidRPr="00880EEB" w:rsidRDefault="005B7CB3">
            <w:pPr>
              <w:spacing w:line="240" w:lineRule="atLeast"/>
              <w:ind w:left="-117" w:right="-113"/>
              <w:jc w:val="center"/>
              <w:rPr>
                <w:rFonts w:cs="Times New Roman"/>
                <w:sz w:val="18"/>
                <w:szCs w:val="18"/>
              </w:rPr>
            </w:pPr>
          </w:p>
        </w:tc>
        <w:tc>
          <w:tcPr>
            <w:tcW w:w="990" w:type="dxa"/>
          </w:tcPr>
          <w:p w14:paraId="43785D79" w14:textId="77777777" w:rsidR="005B7CB3" w:rsidRPr="00880EEB" w:rsidRDefault="005B7CB3">
            <w:pPr>
              <w:spacing w:line="240" w:lineRule="atLeast"/>
              <w:ind w:right="-173"/>
              <w:jc w:val="center"/>
              <w:rPr>
                <w:rFonts w:cs="Times New Roman"/>
                <w:sz w:val="18"/>
                <w:szCs w:val="18"/>
                <w:lang w:bidi="th-TH"/>
              </w:rPr>
            </w:pPr>
          </w:p>
        </w:tc>
      </w:tr>
      <w:tr w:rsidR="005B7CB3" w:rsidRPr="00880EEB" w14:paraId="04C1E7D4" w14:textId="77777777">
        <w:tc>
          <w:tcPr>
            <w:tcW w:w="2430" w:type="dxa"/>
            <w:vAlign w:val="bottom"/>
          </w:tcPr>
          <w:p w14:paraId="46C78411" w14:textId="77777777" w:rsidR="005B7CB3" w:rsidRPr="00880EEB" w:rsidRDefault="005B7CB3">
            <w:pPr>
              <w:spacing w:line="240" w:lineRule="atLeast"/>
              <w:ind w:left="-14" w:right="-18"/>
              <w:rPr>
                <w:rFonts w:cs="Times New Roman"/>
                <w:b/>
                <w:bCs/>
                <w:i/>
                <w:iCs/>
                <w:sz w:val="18"/>
                <w:szCs w:val="18"/>
              </w:rPr>
            </w:pPr>
          </w:p>
        </w:tc>
        <w:tc>
          <w:tcPr>
            <w:tcW w:w="1170" w:type="dxa"/>
          </w:tcPr>
          <w:p w14:paraId="6F226181" w14:textId="77777777" w:rsidR="005B7CB3" w:rsidRPr="00880EEB" w:rsidRDefault="005B7CB3">
            <w:pPr>
              <w:spacing w:line="240" w:lineRule="atLeast"/>
              <w:ind w:left="-117" w:right="-113"/>
              <w:jc w:val="center"/>
              <w:rPr>
                <w:rFonts w:cs="Times New Roman"/>
                <w:sz w:val="18"/>
                <w:szCs w:val="18"/>
              </w:rPr>
            </w:pPr>
          </w:p>
        </w:tc>
        <w:tc>
          <w:tcPr>
            <w:tcW w:w="1080" w:type="dxa"/>
          </w:tcPr>
          <w:p w14:paraId="15039032"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44BF8B3B"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034D31B3"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43785CA5" w14:textId="77777777" w:rsidR="005B7CB3" w:rsidRPr="00880EEB" w:rsidRDefault="005B7CB3">
            <w:pPr>
              <w:spacing w:line="240" w:lineRule="atLeast"/>
              <w:ind w:left="-117" w:right="-113"/>
              <w:jc w:val="center"/>
              <w:rPr>
                <w:rFonts w:cs="Times New Roman"/>
                <w:sz w:val="18"/>
                <w:szCs w:val="18"/>
              </w:rPr>
            </w:pPr>
          </w:p>
        </w:tc>
        <w:tc>
          <w:tcPr>
            <w:tcW w:w="990" w:type="dxa"/>
          </w:tcPr>
          <w:p w14:paraId="7B86FDC2" w14:textId="77777777" w:rsidR="005B7CB3" w:rsidRPr="00880EEB" w:rsidRDefault="005B7CB3">
            <w:pPr>
              <w:spacing w:line="240" w:lineRule="atLeast"/>
              <w:ind w:right="-173"/>
              <w:jc w:val="center"/>
              <w:rPr>
                <w:rFonts w:cs="Times New Roman"/>
                <w:sz w:val="18"/>
                <w:szCs w:val="18"/>
                <w:lang w:bidi="th-TH"/>
              </w:rPr>
            </w:pPr>
          </w:p>
        </w:tc>
      </w:tr>
      <w:tr w:rsidR="005B7CB3" w:rsidRPr="00880EEB" w14:paraId="07D85648" w14:textId="77777777">
        <w:tc>
          <w:tcPr>
            <w:tcW w:w="2430" w:type="dxa"/>
            <w:vAlign w:val="bottom"/>
          </w:tcPr>
          <w:p w14:paraId="1DE7564E" w14:textId="77777777" w:rsidR="005B7CB3" w:rsidRPr="00880EEB" w:rsidRDefault="005B7CB3">
            <w:pPr>
              <w:spacing w:line="240" w:lineRule="atLeast"/>
              <w:ind w:left="-14" w:right="-18"/>
              <w:rPr>
                <w:rFonts w:cs="Times New Roman"/>
                <w:b/>
                <w:bCs/>
                <w:i/>
                <w:iCs/>
                <w:sz w:val="18"/>
                <w:szCs w:val="18"/>
              </w:rPr>
            </w:pPr>
          </w:p>
        </w:tc>
        <w:tc>
          <w:tcPr>
            <w:tcW w:w="1170" w:type="dxa"/>
          </w:tcPr>
          <w:p w14:paraId="4EE6C135" w14:textId="77777777" w:rsidR="005B7CB3" w:rsidRPr="00880EEB" w:rsidRDefault="005B7CB3">
            <w:pPr>
              <w:spacing w:line="240" w:lineRule="atLeast"/>
              <w:ind w:left="-117" w:right="-113"/>
              <w:jc w:val="center"/>
              <w:rPr>
                <w:rFonts w:cs="Times New Roman"/>
                <w:sz w:val="18"/>
                <w:szCs w:val="18"/>
              </w:rPr>
            </w:pPr>
          </w:p>
        </w:tc>
        <w:tc>
          <w:tcPr>
            <w:tcW w:w="1080" w:type="dxa"/>
          </w:tcPr>
          <w:p w14:paraId="058EE40D"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55CF7960"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presented in</w:t>
            </w:r>
          </w:p>
        </w:tc>
        <w:tc>
          <w:tcPr>
            <w:tcW w:w="1152" w:type="dxa"/>
          </w:tcPr>
          <w:p w14:paraId="137029A0"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50F9991E"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1274045E" w14:textId="77777777" w:rsidR="005B7CB3" w:rsidRPr="00880EEB" w:rsidRDefault="005B7CB3">
            <w:pPr>
              <w:spacing w:line="240" w:lineRule="atLeast"/>
              <w:ind w:left="-117" w:right="-113"/>
              <w:jc w:val="center"/>
              <w:rPr>
                <w:rFonts w:cs="Times New Roman"/>
                <w:sz w:val="18"/>
                <w:szCs w:val="18"/>
              </w:rPr>
            </w:pPr>
          </w:p>
        </w:tc>
      </w:tr>
      <w:tr w:rsidR="005B7CB3" w:rsidRPr="00880EEB" w14:paraId="76F9011B" w14:textId="77777777">
        <w:tc>
          <w:tcPr>
            <w:tcW w:w="2430" w:type="dxa"/>
            <w:vAlign w:val="bottom"/>
          </w:tcPr>
          <w:p w14:paraId="1172AA40" w14:textId="77777777" w:rsidR="005B7CB3" w:rsidRPr="00880EEB" w:rsidRDefault="005B7CB3">
            <w:pPr>
              <w:spacing w:line="240" w:lineRule="atLeast"/>
              <w:ind w:left="-14" w:right="-18"/>
              <w:rPr>
                <w:rFonts w:cs="Times New Roman"/>
                <w:b/>
                <w:bCs/>
                <w:i/>
                <w:iCs/>
                <w:sz w:val="18"/>
                <w:szCs w:val="18"/>
              </w:rPr>
            </w:pPr>
          </w:p>
        </w:tc>
        <w:tc>
          <w:tcPr>
            <w:tcW w:w="1170" w:type="dxa"/>
          </w:tcPr>
          <w:p w14:paraId="76FA2586"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757E826F"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115EC6CD"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7BFD5E4A"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42174973"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12699154" w14:textId="77777777" w:rsidR="005B7CB3" w:rsidRPr="00880EEB" w:rsidRDefault="005B7CB3">
            <w:pPr>
              <w:spacing w:line="240" w:lineRule="atLeast"/>
              <w:ind w:left="-117" w:right="-113"/>
              <w:jc w:val="center"/>
              <w:rPr>
                <w:rFonts w:cs="Times New Roman"/>
                <w:sz w:val="18"/>
                <w:szCs w:val="18"/>
              </w:rPr>
            </w:pPr>
          </w:p>
        </w:tc>
      </w:tr>
      <w:tr w:rsidR="005B7CB3" w:rsidRPr="00880EEB" w14:paraId="45645907" w14:textId="77777777">
        <w:tc>
          <w:tcPr>
            <w:tcW w:w="2430" w:type="dxa"/>
            <w:vAlign w:val="bottom"/>
          </w:tcPr>
          <w:p w14:paraId="49AC4E7C" w14:textId="77777777" w:rsidR="005B7CB3" w:rsidRPr="00880EEB" w:rsidRDefault="005B7CB3">
            <w:pPr>
              <w:spacing w:line="240" w:lineRule="atLeast"/>
              <w:ind w:left="-14" w:right="-18"/>
              <w:rPr>
                <w:rFonts w:cs="Times New Roman"/>
                <w:b/>
                <w:bCs/>
                <w:i/>
                <w:iCs/>
                <w:sz w:val="18"/>
                <w:szCs w:val="18"/>
              </w:rPr>
            </w:pPr>
          </w:p>
        </w:tc>
        <w:tc>
          <w:tcPr>
            <w:tcW w:w="1170" w:type="dxa"/>
          </w:tcPr>
          <w:p w14:paraId="724BD79D"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629BA9CE"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08CE22C6"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6718BEB9"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3B59B346"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collateral</w:t>
            </w:r>
          </w:p>
        </w:tc>
        <w:tc>
          <w:tcPr>
            <w:tcW w:w="990" w:type="dxa"/>
          </w:tcPr>
          <w:p w14:paraId="7B3F45C4" w14:textId="77777777" w:rsidR="005B7CB3" w:rsidRPr="00880EEB" w:rsidRDefault="005B7CB3">
            <w:pPr>
              <w:spacing w:line="240" w:lineRule="atLeast"/>
              <w:ind w:left="-117" w:right="-113"/>
              <w:jc w:val="center"/>
              <w:rPr>
                <w:rFonts w:cs="Times New Roman"/>
                <w:sz w:val="18"/>
                <w:szCs w:val="18"/>
              </w:rPr>
            </w:pPr>
          </w:p>
        </w:tc>
      </w:tr>
      <w:tr w:rsidR="005B7CB3" w:rsidRPr="00880EEB" w14:paraId="1DB08913" w14:textId="77777777">
        <w:tc>
          <w:tcPr>
            <w:tcW w:w="2430" w:type="dxa"/>
            <w:vAlign w:val="bottom"/>
          </w:tcPr>
          <w:p w14:paraId="35B83FE1" w14:textId="77777777" w:rsidR="005B7CB3" w:rsidRPr="00880EEB" w:rsidRDefault="005B7CB3">
            <w:pPr>
              <w:spacing w:line="240" w:lineRule="atLeast"/>
              <w:ind w:left="-14" w:right="-18"/>
              <w:rPr>
                <w:rFonts w:cs="Times New Roman"/>
                <w:b/>
                <w:bCs/>
                <w:i/>
                <w:iCs/>
                <w:sz w:val="18"/>
                <w:szCs w:val="18"/>
              </w:rPr>
            </w:pPr>
          </w:p>
        </w:tc>
        <w:tc>
          <w:tcPr>
            <w:tcW w:w="1170" w:type="dxa"/>
          </w:tcPr>
          <w:p w14:paraId="78776883"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17F15843"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20D3C0C2"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769691B7"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0960FF03"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6923CE5C"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Net amount</w:t>
            </w:r>
          </w:p>
        </w:tc>
      </w:tr>
      <w:tr w:rsidR="005B7CB3" w:rsidRPr="00880EEB" w14:paraId="177B0CB2" w14:textId="77777777">
        <w:tc>
          <w:tcPr>
            <w:tcW w:w="2430" w:type="dxa"/>
            <w:vAlign w:val="bottom"/>
          </w:tcPr>
          <w:p w14:paraId="188755BA" w14:textId="77777777" w:rsidR="005B7CB3" w:rsidRPr="00880EEB" w:rsidRDefault="005B7CB3">
            <w:pPr>
              <w:spacing w:line="240" w:lineRule="atLeast"/>
              <w:ind w:left="-14" w:right="-18"/>
              <w:rPr>
                <w:rFonts w:cs="Times New Roman"/>
                <w:b/>
                <w:bCs/>
                <w:i/>
                <w:iCs/>
                <w:sz w:val="18"/>
                <w:szCs w:val="18"/>
              </w:rPr>
            </w:pPr>
          </w:p>
        </w:tc>
        <w:tc>
          <w:tcPr>
            <w:tcW w:w="6750" w:type="dxa"/>
            <w:gridSpan w:val="6"/>
            <w:vAlign w:val="bottom"/>
          </w:tcPr>
          <w:p w14:paraId="1AF08069" w14:textId="77777777" w:rsidR="005B7CB3" w:rsidRPr="00880EEB" w:rsidRDefault="005B7CB3">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5B7CB3" w:rsidRPr="00880EEB" w14:paraId="4529BCC2" w14:textId="77777777">
        <w:tc>
          <w:tcPr>
            <w:tcW w:w="2430" w:type="dxa"/>
            <w:vAlign w:val="bottom"/>
          </w:tcPr>
          <w:p w14:paraId="66A2C641" w14:textId="77777777" w:rsidR="005B7CB3" w:rsidRPr="00880EEB" w:rsidRDefault="005B7CB3">
            <w:pPr>
              <w:spacing w:line="240" w:lineRule="atLeast"/>
              <w:ind w:left="-14" w:right="-18"/>
              <w:rPr>
                <w:rFonts w:cs="Times New Roman"/>
                <w:b/>
                <w:bCs/>
                <w:i/>
                <w:iCs/>
                <w:sz w:val="18"/>
                <w:szCs w:val="18"/>
              </w:rPr>
            </w:pPr>
            <w:r w:rsidRPr="00880EEB">
              <w:rPr>
                <w:rFonts w:cs="Times New Roman"/>
                <w:b/>
                <w:bCs/>
                <w:i/>
                <w:iCs/>
                <w:sz w:val="18"/>
                <w:szCs w:val="18"/>
              </w:rPr>
              <w:t>Financial assets</w:t>
            </w:r>
          </w:p>
        </w:tc>
        <w:tc>
          <w:tcPr>
            <w:tcW w:w="1170" w:type="dxa"/>
            <w:vAlign w:val="bottom"/>
          </w:tcPr>
          <w:p w14:paraId="0D9C914B" w14:textId="77777777" w:rsidR="005B7CB3" w:rsidRPr="00880EEB" w:rsidRDefault="005B7CB3">
            <w:pPr>
              <w:tabs>
                <w:tab w:val="decimal" w:pos="972"/>
              </w:tabs>
              <w:spacing w:line="240" w:lineRule="atLeast"/>
              <w:ind w:right="-72"/>
              <w:rPr>
                <w:rFonts w:cs="Times New Roman"/>
                <w:sz w:val="18"/>
                <w:szCs w:val="18"/>
              </w:rPr>
            </w:pPr>
          </w:p>
        </w:tc>
        <w:tc>
          <w:tcPr>
            <w:tcW w:w="1080" w:type="dxa"/>
            <w:vAlign w:val="bottom"/>
          </w:tcPr>
          <w:p w14:paraId="4A7EB061" w14:textId="77777777" w:rsidR="005B7CB3" w:rsidRPr="00880EEB" w:rsidRDefault="005B7CB3">
            <w:pPr>
              <w:tabs>
                <w:tab w:val="decimal" w:pos="881"/>
              </w:tabs>
              <w:spacing w:line="240" w:lineRule="atLeast"/>
              <w:ind w:right="-72"/>
              <w:rPr>
                <w:rFonts w:cs="Times New Roman"/>
                <w:sz w:val="18"/>
                <w:szCs w:val="18"/>
              </w:rPr>
            </w:pPr>
          </w:p>
        </w:tc>
        <w:tc>
          <w:tcPr>
            <w:tcW w:w="1260" w:type="dxa"/>
            <w:vAlign w:val="bottom"/>
          </w:tcPr>
          <w:p w14:paraId="794153AC" w14:textId="77777777" w:rsidR="005B7CB3" w:rsidRPr="00880EEB" w:rsidRDefault="005B7CB3">
            <w:pPr>
              <w:tabs>
                <w:tab w:val="decimal" w:pos="881"/>
              </w:tabs>
              <w:spacing w:line="240" w:lineRule="atLeast"/>
              <w:ind w:right="-72"/>
              <w:rPr>
                <w:rFonts w:cs="Times New Roman"/>
                <w:sz w:val="18"/>
                <w:szCs w:val="18"/>
              </w:rPr>
            </w:pPr>
          </w:p>
        </w:tc>
        <w:tc>
          <w:tcPr>
            <w:tcW w:w="1152" w:type="dxa"/>
            <w:vAlign w:val="bottom"/>
          </w:tcPr>
          <w:p w14:paraId="5A33F6E7" w14:textId="77777777" w:rsidR="005B7CB3" w:rsidRPr="00880EEB" w:rsidRDefault="005B7CB3">
            <w:pPr>
              <w:tabs>
                <w:tab w:val="decimal" w:pos="881"/>
              </w:tabs>
              <w:spacing w:line="240" w:lineRule="atLeast"/>
              <w:ind w:right="-72"/>
              <w:rPr>
                <w:rFonts w:cs="Times New Roman"/>
                <w:sz w:val="18"/>
                <w:szCs w:val="18"/>
              </w:rPr>
            </w:pPr>
          </w:p>
        </w:tc>
        <w:tc>
          <w:tcPr>
            <w:tcW w:w="1098" w:type="dxa"/>
            <w:vAlign w:val="bottom"/>
          </w:tcPr>
          <w:p w14:paraId="1693DADB" w14:textId="77777777" w:rsidR="005B7CB3" w:rsidRPr="00880EEB" w:rsidRDefault="005B7CB3">
            <w:pPr>
              <w:tabs>
                <w:tab w:val="decimal" w:pos="881"/>
              </w:tabs>
              <w:spacing w:line="240" w:lineRule="atLeast"/>
              <w:ind w:right="-72"/>
              <w:rPr>
                <w:rFonts w:cs="Times New Roman"/>
                <w:sz w:val="18"/>
                <w:szCs w:val="18"/>
              </w:rPr>
            </w:pPr>
          </w:p>
        </w:tc>
        <w:tc>
          <w:tcPr>
            <w:tcW w:w="990" w:type="dxa"/>
            <w:vAlign w:val="bottom"/>
          </w:tcPr>
          <w:p w14:paraId="413FBC5B" w14:textId="77777777" w:rsidR="005B7CB3" w:rsidRPr="00880EEB" w:rsidRDefault="005B7CB3">
            <w:pPr>
              <w:tabs>
                <w:tab w:val="decimal" w:pos="881"/>
              </w:tabs>
              <w:spacing w:line="240" w:lineRule="atLeast"/>
              <w:ind w:right="-72"/>
              <w:rPr>
                <w:rFonts w:cs="Times New Roman"/>
                <w:sz w:val="18"/>
                <w:szCs w:val="18"/>
              </w:rPr>
            </w:pPr>
          </w:p>
        </w:tc>
      </w:tr>
      <w:tr w:rsidR="005B7CB3" w:rsidRPr="00880EEB" w14:paraId="3E6704BB" w14:textId="77777777">
        <w:tc>
          <w:tcPr>
            <w:tcW w:w="2430" w:type="dxa"/>
            <w:vAlign w:val="bottom"/>
          </w:tcPr>
          <w:p w14:paraId="6D3B462D" w14:textId="77777777" w:rsidR="005B7CB3" w:rsidRPr="00880EEB" w:rsidRDefault="005B7CB3">
            <w:pPr>
              <w:spacing w:line="240" w:lineRule="atLeast"/>
              <w:ind w:left="-14" w:right="-108"/>
              <w:rPr>
                <w:rFonts w:cs="Times New Roman"/>
                <w:b/>
                <w:bCs/>
                <w:i/>
                <w:iCs/>
                <w:sz w:val="18"/>
                <w:szCs w:val="18"/>
              </w:rPr>
            </w:pPr>
            <w:r>
              <w:rPr>
                <w:rFonts w:cs="Times New Roman"/>
                <w:sz w:val="18"/>
                <w:szCs w:val="18"/>
              </w:rPr>
              <w:t>Reverse repurchase agreements</w:t>
            </w:r>
          </w:p>
        </w:tc>
        <w:tc>
          <w:tcPr>
            <w:tcW w:w="1170" w:type="dxa"/>
            <w:vAlign w:val="bottom"/>
          </w:tcPr>
          <w:p w14:paraId="1600152D" w14:textId="7E52DEFC" w:rsidR="005B7CB3" w:rsidRPr="00A61EED" w:rsidRDefault="00A61EED">
            <w:pPr>
              <w:tabs>
                <w:tab w:val="decimal" w:pos="972"/>
              </w:tabs>
              <w:spacing w:line="240" w:lineRule="atLeast"/>
              <w:ind w:right="-72"/>
              <w:rPr>
                <w:rFonts w:cs="Times New Roman"/>
                <w:sz w:val="18"/>
                <w:szCs w:val="18"/>
              </w:rPr>
            </w:pPr>
            <w:r w:rsidRPr="00A61EED">
              <w:rPr>
                <w:rFonts w:cs="Times New Roman"/>
                <w:sz w:val="18"/>
                <w:szCs w:val="18"/>
              </w:rPr>
              <w:t>13,400,000</w:t>
            </w:r>
          </w:p>
        </w:tc>
        <w:tc>
          <w:tcPr>
            <w:tcW w:w="1080" w:type="dxa"/>
            <w:vAlign w:val="bottom"/>
          </w:tcPr>
          <w:p w14:paraId="1C391752" w14:textId="646E0397" w:rsidR="005B7CB3" w:rsidRPr="00AA6956" w:rsidRDefault="00A61EED">
            <w:pPr>
              <w:tabs>
                <w:tab w:val="decimal" w:pos="881"/>
              </w:tabs>
              <w:spacing w:line="240" w:lineRule="atLeast"/>
              <w:ind w:right="-72"/>
              <w:rPr>
                <w:rFonts w:cstheme="minorBidi"/>
                <w:sz w:val="18"/>
                <w:szCs w:val="22"/>
                <w:lang w:bidi="th-TH"/>
              </w:rPr>
            </w:pPr>
            <w:r>
              <w:rPr>
                <w:rFonts w:cstheme="minorBidi"/>
                <w:sz w:val="18"/>
                <w:szCs w:val="22"/>
                <w:lang w:bidi="th-TH"/>
              </w:rPr>
              <w:t>-</w:t>
            </w:r>
          </w:p>
        </w:tc>
        <w:tc>
          <w:tcPr>
            <w:tcW w:w="1260" w:type="dxa"/>
            <w:vAlign w:val="bottom"/>
          </w:tcPr>
          <w:p w14:paraId="55407290" w14:textId="5233A764" w:rsidR="005B7CB3" w:rsidRPr="00880EEB" w:rsidRDefault="00A61EED">
            <w:pPr>
              <w:tabs>
                <w:tab w:val="decimal" w:pos="972"/>
              </w:tabs>
              <w:spacing w:line="240" w:lineRule="atLeast"/>
              <w:ind w:right="-72"/>
              <w:rPr>
                <w:rFonts w:cs="Times New Roman"/>
                <w:sz w:val="18"/>
                <w:szCs w:val="18"/>
              </w:rPr>
            </w:pPr>
            <w:r>
              <w:rPr>
                <w:rFonts w:cs="Times New Roman"/>
                <w:sz w:val="18"/>
                <w:szCs w:val="18"/>
              </w:rPr>
              <w:t>13,400,000</w:t>
            </w:r>
          </w:p>
        </w:tc>
        <w:tc>
          <w:tcPr>
            <w:tcW w:w="1152" w:type="dxa"/>
            <w:vAlign w:val="bottom"/>
          </w:tcPr>
          <w:p w14:paraId="2477ECFC" w14:textId="5851CB54" w:rsidR="005B7CB3" w:rsidRPr="00880EEB" w:rsidRDefault="00A61EED">
            <w:pPr>
              <w:tabs>
                <w:tab w:val="decimal" w:pos="881"/>
              </w:tabs>
              <w:spacing w:line="240" w:lineRule="atLeast"/>
              <w:ind w:right="-72"/>
              <w:rPr>
                <w:rFonts w:cs="Times New Roman"/>
                <w:sz w:val="18"/>
                <w:szCs w:val="18"/>
              </w:rPr>
            </w:pPr>
            <w:r>
              <w:rPr>
                <w:rFonts w:cs="Times New Roman"/>
                <w:sz w:val="18"/>
                <w:szCs w:val="18"/>
              </w:rPr>
              <w:t>-</w:t>
            </w:r>
          </w:p>
        </w:tc>
        <w:tc>
          <w:tcPr>
            <w:tcW w:w="1098" w:type="dxa"/>
            <w:vAlign w:val="bottom"/>
          </w:tcPr>
          <w:p w14:paraId="27CB3DE4" w14:textId="56D82EA3" w:rsidR="005B7CB3" w:rsidRPr="00A61EED" w:rsidRDefault="00A61EED">
            <w:pPr>
              <w:tabs>
                <w:tab w:val="decimal" w:pos="881"/>
              </w:tabs>
              <w:spacing w:line="240" w:lineRule="atLeast"/>
              <w:ind w:right="-72"/>
              <w:rPr>
                <w:rFonts w:cs="Times New Roman"/>
                <w:sz w:val="18"/>
                <w:szCs w:val="18"/>
              </w:rPr>
            </w:pPr>
            <w:r w:rsidRPr="00A61EED">
              <w:rPr>
                <w:rFonts w:cs="Times New Roman"/>
                <w:sz w:val="18"/>
                <w:szCs w:val="18"/>
              </w:rPr>
              <w:t>13,563,412</w:t>
            </w:r>
          </w:p>
        </w:tc>
        <w:tc>
          <w:tcPr>
            <w:tcW w:w="990" w:type="dxa"/>
            <w:vAlign w:val="bottom"/>
          </w:tcPr>
          <w:p w14:paraId="3B120C1A" w14:textId="0ADCAAA4" w:rsidR="005B7CB3" w:rsidRPr="00880EEB" w:rsidRDefault="00A61EED">
            <w:pPr>
              <w:tabs>
                <w:tab w:val="decimal" w:pos="788"/>
              </w:tabs>
              <w:spacing w:line="240" w:lineRule="atLeast"/>
              <w:ind w:right="-72"/>
              <w:rPr>
                <w:rFonts w:cs="Times New Roman"/>
                <w:sz w:val="18"/>
                <w:szCs w:val="18"/>
              </w:rPr>
            </w:pPr>
            <w:r>
              <w:rPr>
                <w:rFonts w:cs="Times New Roman"/>
                <w:sz w:val="18"/>
                <w:szCs w:val="18"/>
              </w:rPr>
              <w:t>-</w:t>
            </w:r>
          </w:p>
        </w:tc>
      </w:tr>
      <w:tr w:rsidR="005B7CB3" w:rsidRPr="00880EEB" w14:paraId="5A0F5430" w14:textId="77777777">
        <w:tc>
          <w:tcPr>
            <w:tcW w:w="2430" w:type="dxa"/>
            <w:vAlign w:val="bottom"/>
          </w:tcPr>
          <w:p w14:paraId="112D581F" w14:textId="77777777" w:rsidR="005B7CB3" w:rsidRPr="00880EEB" w:rsidRDefault="005B7CB3">
            <w:pPr>
              <w:spacing w:line="240" w:lineRule="atLeast"/>
              <w:ind w:left="-14" w:right="-18"/>
              <w:rPr>
                <w:rFonts w:cs="Times New Roman"/>
                <w:sz w:val="18"/>
                <w:szCs w:val="18"/>
              </w:rPr>
            </w:pPr>
            <w:r>
              <w:rPr>
                <w:sz w:val="18"/>
                <w:szCs w:val="22"/>
                <w:lang w:val="en-US" w:bidi="th-TH"/>
              </w:rPr>
              <w:t>Payment services receivables</w:t>
            </w:r>
          </w:p>
        </w:tc>
        <w:tc>
          <w:tcPr>
            <w:tcW w:w="1170" w:type="dxa"/>
            <w:vAlign w:val="bottom"/>
          </w:tcPr>
          <w:p w14:paraId="139A5D1B" w14:textId="7163747B" w:rsidR="005B7CB3" w:rsidRPr="00AA6956" w:rsidRDefault="00A61EED">
            <w:pPr>
              <w:tabs>
                <w:tab w:val="decimal" w:pos="972"/>
              </w:tabs>
              <w:spacing w:line="240" w:lineRule="atLeast"/>
              <w:ind w:right="-72"/>
              <w:rPr>
                <w:rFonts w:cstheme="minorBidi"/>
                <w:sz w:val="18"/>
                <w:szCs w:val="22"/>
                <w:lang w:bidi="th-TH"/>
              </w:rPr>
            </w:pPr>
            <w:r w:rsidRPr="00A61EED">
              <w:rPr>
                <w:rFonts w:cstheme="minorBidi"/>
                <w:sz w:val="18"/>
                <w:szCs w:val="22"/>
                <w:lang w:bidi="th-TH"/>
              </w:rPr>
              <w:t>40,180</w:t>
            </w:r>
          </w:p>
        </w:tc>
        <w:tc>
          <w:tcPr>
            <w:tcW w:w="1080" w:type="dxa"/>
            <w:vAlign w:val="bottom"/>
          </w:tcPr>
          <w:p w14:paraId="23F27EFF" w14:textId="75DE091E" w:rsidR="005B7CB3" w:rsidRPr="00880EEB" w:rsidRDefault="00A61EED">
            <w:pPr>
              <w:tabs>
                <w:tab w:val="decimal" w:pos="881"/>
              </w:tabs>
              <w:spacing w:line="240" w:lineRule="atLeast"/>
              <w:ind w:right="-72"/>
              <w:rPr>
                <w:rFonts w:cs="Times New Roman"/>
                <w:sz w:val="18"/>
                <w:szCs w:val="18"/>
              </w:rPr>
            </w:pPr>
            <w:r>
              <w:rPr>
                <w:rFonts w:cs="Times New Roman"/>
                <w:sz w:val="18"/>
                <w:szCs w:val="18"/>
              </w:rPr>
              <w:t>27,903</w:t>
            </w:r>
          </w:p>
        </w:tc>
        <w:tc>
          <w:tcPr>
            <w:tcW w:w="1260" w:type="dxa"/>
            <w:vAlign w:val="bottom"/>
          </w:tcPr>
          <w:p w14:paraId="28FEBA3B" w14:textId="366A136B" w:rsidR="005B7CB3" w:rsidRPr="00880EEB" w:rsidRDefault="00A61EED">
            <w:pPr>
              <w:tabs>
                <w:tab w:val="decimal" w:pos="972"/>
              </w:tabs>
              <w:spacing w:line="240" w:lineRule="atLeast"/>
              <w:ind w:right="-72"/>
              <w:rPr>
                <w:rFonts w:cs="Times New Roman"/>
                <w:sz w:val="18"/>
                <w:szCs w:val="18"/>
              </w:rPr>
            </w:pPr>
            <w:r>
              <w:rPr>
                <w:rFonts w:cs="Times New Roman"/>
                <w:sz w:val="18"/>
                <w:szCs w:val="18"/>
              </w:rPr>
              <w:t>12,277</w:t>
            </w:r>
          </w:p>
        </w:tc>
        <w:tc>
          <w:tcPr>
            <w:tcW w:w="1152" w:type="dxa"/>
            <w:vAlign w:val="bottom"/>
          </w:tcPr>
          <w:p w14:paraId="4F3B28BF" w14:textId="58FF27CD" w:rsidR="005B7CB3" w:rsidRPr="00880EEB" w:rsidRDefault="00A61EED">
            <w:pPr>
              <w:tabs>
                <w:tab w:val="decimal" w:pos="881"/>
              </w:tabs>
              <w:spacing w:line="240" w:lineRule="atLeast"/>
              <w:ind w:right="-72"/>
              <w:rPr>
                <w:rFonts w:cs="Times New Roman"/>
                <w:sz w:val="18"/>
                <w:szCs w:val="18"/>
              </w:rPr>
            </w:pPr>
            <w:r>
              <w:rPr>
                <w:rFonts w:cs="Times New Roman"/>
                <w:sz w:val="18"/>
                <w:szCs w:val="18"/>
              </w:rPr>
              <w:t>-</w:t>
            </w:r>
          </w:p>
        </w:tc>
        <w:tc>
          <w:tcPr>
            <w:tcW w:w="1098" w:type="dxa"/>
            <w:vAlign w:val="bottom"/>
          </w:tcPr>
          <w:p w14:paraId="2B9713E2" w14:textId="7832F51C" w:rsidR="005B7CB3" w:rsidRPr="00880EEB" w:rsidRDefault="00A61EED">
            <w:pPr>
              <w:tabs>
                <w:tab w:val="decimal" w:pos="881"/>
              </w:tabs>
              <w:spacing w:line="240" w:lineRule="atLeast"/>
              <w:ind w:right="-72"/>
              <w:rPr>
                <w:rFonts w:cs="Times New Roman"/>
                <w:sz w:val="18"/>
                <w:szCs w:val="18"/>
              </w:rPr>
            </w:pPr>
            <w:r>
              <w:rPr>
                <w:rFonts w:cs="Times New Roman"/>
                <w:sz w:val="18"/>
                <w:szCs w:val="18"/>
              </w:rPr>
              <w:t>-</w:t>
            </w:r>
          </w:p>
        </w:tc>
        <w:tc>
          <w:tcPr>
            <w:tcW w:w="990" w:type="dxa"/>
            <w:vAlign w:val="bottom"/>
          </w:tcPr>
          <w:p w14:paraId="5DE29F8A" w14:textId="40F5FCB5" w:rsidR="005B7CB3" w:rsidRPr="00880EEB" w:rsidRDefault="00A61EED">
            <w:pPr>
              <w:tabs>
                <w:tab w:val="decimal" w:pos="788"/>
              </w:tabs>
              <w:spacing w:line="240" w:lineRule="atLeast"/>
              <w:ind w:right="-72"/>
              <w:rPr>
                <w:rFonts w:cs="Times New Roman"/>
                <w:sz w:val="18"/>
                <w:szCs w:val="18"/>
              </w:rPr>
            </w:pPr>
            <w:r>
              <w:rPr>
                <w:rFonts w:cs="Times New Roman"/>
                <w:sz w:val="18"/>
                <w:szCs w:val="18"/>
              </w:rPr>
              <w:t>12,277</w:t>
            </w:r>
          </w:p>
        </w:tc>
      </w:tr>
      <w:tr w:rsidR="005B7CB3" w:rsidRPr="00CF02EA" w14:paraId="651E6C27" w14:textId="77777777">
        <w:tc>
          <w:tcPr>
            <w:tcW w:w="2430" w:type="dxa"/>
            <w:vAlign w:val="bottom"/>
          </w:tcPr>
          <w:p w14:paraId="191D9439" w14:textId="77777777" w:rsidR="005B7CB3" w:rsidRPr="00880EEB" w:rsidRDefault="005B7CB3">
            <w:pPr>
              <w:spacing w:line="240" w:lineRule="atLeast"/>
              <w:ind w:left="-14" w:right="-18"/>
              <w:rPr>
                <w:rFonts w:cs="Times New Roman"/>
                <w:b/>
                <w:bCs/>
                <w:sz w:val="18"/>
                <w:szCs w:val="18"/>
              </w:rPr>
            </w:pPr>
            <w:r w:rsidRPr="00880EEB">
              <w:rPr>
                <w:rFonts w:cs="Times New Roman"/>
                <w:b/>
                <w:bCs/>
                <w:sz w:val="18"/>
                <w:szCs w:val="18"/>
              </w:rPr>
              <w:t>Total</w:t>
            </w:r>
          </w:p>
        </w:tc>
        <w:tc>
          <w:tcPr>
            <w:tcW w:w="1170" w:type="dxa"/>
            <w:vAlign w:val="bottom"/>
          </w:tcPr>
          <w:p w14:paraId="1ECC1FEF" w14:textId="41C0327F" w:rsidR="005B7CB3" w:rsidRPr="00AA6956" w:rsidRDefault="00A61EED">
            <w:pPr>
              <w:pBdr>
                <w:top w:val="single" w:sz="4" w:space="1" w:color="auto"/>
                <w:bottom w:val="double" w:sz="4" w:space="1" w:color="auto"/>
              </w:pBdr>
              <w:tabs>
                <w:tab w:val="decimal" w:pos="972"/>
              </w:tabs>
              <w:spacing w:line="240" w:lineRule="atLeast"/>
              <w:ind w:right="-72"/>
              <w:rPr>
                <w:rFonts w:cstheme="minorBidi"/>
                <w:b/>
                <w:bCs/>
                <w:sz w:val="18"/>
                <w:szCs w:val="22"/>
                <w:lang w:bidi="th-TH"/>
              </w:rPr>
            </w:pPr>
            <w:r w:rsidRPr="00A61EED">
              <w:rPr>
                <w:rFonts w:cstheme="minorBidi"/>
                <w:b/>
                <w:bCs/>
                <w:sz w:val="18"/>
                <w:szCs w:val="22"/>
                <w:lang w:bidi="th-TH"/>
              </w:rPr>
              <w:t>13,440,180</w:t>
            </w:r>
          </w:p>
        </w:tc>
        <w:tc>
          <w:tcPr>
            <w:tcW w:w="1080" w:type="dxa"/>
            <w:vAlign w:val="bottom"/>
          </w:tcPr>
          <w:p w14:paraId="17F1C368" w14:textId="7A4078AC" w:rsidR="005B7CB3" w:rsidRPr="00974A50" w:rsidRDefault="00A61EED">
            <w:pPr>
              <w:pBdr>
                <w:top w:val="single" w:sz="4" w:space="1" w:color="auto"/>
                <w:bottom w:val="double" w:sz="4" w:space="1" w:color="auto"/>
              </w:pBdr>
              <w:tabs>
                <w:tab w:val="decimal" w:pos="881"/>
              </w:tabs>
              <w:spacing w:line="240" w:lineRule="atLeast"/>
              <w:ind w:right="-72"/>
              <w:rPr>
                <w:rFonts w:cs="Times New Roman"/>
                <w:b/>
                <w:bCs/>
                <w:sz w:val="18"/>
                <w:szCs w:val="18"/>
              </w:rPr>
            </w:pPr>
            <w:r>
              <w:rPr>
                <w:rFonts w:cs="Times New Roman"/>
                <w:b/>
                <w:bCs/>
                <w:sz w:val="18"/>
                <w:szCs w:val="18"/>
              </w:rPr>
              <w:t>27,903</w:t>
            </w:r>
          </w:p>
        </w:tc>
        <w:tc>
          <w:tcPr>
            <w:tcW w:w="1260" w:type="dxa"/>
            <w:vAlign w:val="bottom"/>
          </w:tcPr>
          <w:p w14:paraId="30E22D5F" w14:textId="35FFBE96" w:rsidR="005B7CB3" w:rsidRPr="00974A50" w:rsidRDefault="00A61EED">
            <w:pPr>
              <w:pBdr>
                <w:top w:val="single" w:sz="4" w:space="1" w:color="auto"/>
                <w:bottom w:val="double" w:sz="4" w:space="1" w:color="auto"/>
              </w:pBdr>
              <w:tabs>
                <w:tab w:val="decimal" w:pos="972"/>
              </w:tabs>
              <w:spacing w:line="240" w:lineRule="atLeast"/>
              <w:ind w:right="-72"/>
              <w:rPr>
                <w:rFonts w:cs="Times New Roman"/>
                <w:b/>
                <w:bCs/>
                <w:sz w:val="18"/>
                <w:szCs w:val="18"/>
              </w:rPr>
            </w:pPr>
            <w:r>
              <w:rPr>
                <w:rFonts w:cs="Times New Roman"/>
                <w:b/>
                <w:bCs/>
                <w:sz w:val="18"/>
                <w:szCs w:val="18"/>
              </w:rPr>
              <w:t>13,412,277</w:t>
            </w:r>
          </w:p>
        </w:tc>
        <w:tc>
          <w:tcPr>
            <w:tcW w:w="1152" w:type="dxa"/>
            <w:vAlign w:val="bottom"/>
          </w:tcPr>
          <w:p w14:paraId="6FF35F04" w14:textId="3E1F1058" w:rsidR="005B7CB3" w:rsidRPr="00AA6956" w:rsidRDefault="00A61EED">
            <w:pPr>
              <w:pBdr>
                <w:top w:val="single" w:sz="4" w:space="1" w:color="auto"/>
                <w:bottom w:val="double" w:sz="4" w:space="1" w:color="auto"/>
              </w:pBdr>
              <w:tabs>
                <w:tab w:val="decimal" w:pos="888"/>
              </w:tabs>
              <w:spacing w:line="240" w:lineRule="atLeast"/>
              <w:ind w:right="-72"/>
              <w:rPr>
                <w:rFonts w:cstheme="minorBidi"/>
                <w:b/>
                <w:bCs/>
                <w:sz w:val="18"/>
                <w:szCs w:val="22"/>
                <w:lang w:bidi="th-TH"/>
              </w:rPr>
            </w:pPr>
            <w:r>
              <w:rPr>
                <w:rFonts w:cstheme="minorBidi"/>
                <w:b/>
                <w:bCs/>
                <w:sz w:val="18"/>
                <w:szCs w:val="22"/>
                <w:lang w:bidi="th-TH"/>
              </w:rPr>
              <w:t>-</w:t>
            </w:r>
          </w:p>
        </w:tc>
        <w:tc>
          <w:tcPr>
            <w:tcW w:w="1098" w:type="dxa"/>
            <w:vAlign w:val="bottom"/>
          </w:tcPr>
          <w:p w14:paraId="6690FD8F" w14:textId="1628E5DD" w:rsidR="005B7CB3" w:rsidRPr="00974A50" w:rsidRDefault="00A61EED">
            <w:pPr>
              <w:pBdr>
                <w:top w:val="single" w:sz="4" w:space="1" w:color="auto"/>
                <w:bottom w:val="double" w:sz="4" w:space="1" w:color="auto"/>
              </w:pBdr>
              <w:tabs>
                <w:tab w:val="decimal" w:pos="883"/>
              </w:tabs>
              <w:spacing w:line="240" w:lineRule="atLeast"/>
              <w:ind w:right="-72"/>
              <w:rPr>
                <w:rFonts w:cs="Times New Roman"/>
                <w:b/>
                <w:bCs/>
                <w:sz w:val="18"/>
                <w:szCs w:val="18"/>
              </w:rPr>
            </w:pPr>
            <w:r w:rsidRPr="00A61EED">
              <w:rPr>
                <w:rFonts w:cs="Times New Roman"/>
                <w:b/>
                <w:bCs/>
                <w:sz w:val="18"/>
                <w:szCs w:val="18"/>
              </w:rPr>
              <w:t>13,563,412</w:t>
            </w:r>
          </w:p>
        </w:tc>
        <w:tc>
          <w:tcPr>
            <w:tcW w:w="990" w:type="dxa"/>
            <w:vAlign w:val="bottom"/>
          </w:tcPr>
          <w:p w14:paraId="635C405F" w14:textId="1F8D307A" w:rsidR="005B7CB3" w:rsidRPr="00CF02EA" w:rsidRDefault="00A61EED">
            <w:pPr>
              <w:pBdr>
                <w:top w:val="single" w:sz="4" w:space="1" w:color="auto"/>
                <w:bottom w:val="double" w:sz="4" w:space="1" w:color="auto"/>
              </w:pBdr>
              <w:tabs>
                <w:tab w:val="decimal" w:pos="788"/>
              </w:tabs>
              <w:spacing w:line="240" w:lineRule="atLeast"/>
              <w:ind w:right="-72"/>
              <w:rPr>
                <w:rFonts w:cs="Times New Roman"/>
                <w:b/>
                <w:bCs/>
                <w:sz w:val="18"/>
                <w:szCs w:val="18"/>
              </w:rPr>
            </w:pPr>
            <w:r>
              <w:rPr>
                <w:rFonts w:cs="Times New Roman"/>
                <w:b/>
                <w:bCs/>
                <w:sz w:val="18"/>
                <w:szCs w:val="18"/>
              </w:rPr>
              <w:t>12,277</w:t>
            </w:r>
          </w:p>
        </w:tc>
      </w:tr>
      <w:tr w:rsidR="005B7CB3" w:rsidRPr="0093239C" w14:paraId="3BDE3A32" w14:textId="77777777">
        <w:trPr>
          <w:trHeight w:val="182"/>
        </w:trPr>
        <w:tc>
          <w:tcPr>
            <w:tcW w:w="2430" w:type="dxa"/>
            <w:vAlign w:val="bottom"/>
          </w:tcPr>
          <w:p w14:paraId="5B2806BB" w14:textId="77777777" w:rsidR="005B7CB3" w:rsidRPr="0093239C" w:rsidRDefault="005B7CB3">
            <w:pPr>
              <w:spacing w:line="240" w:lineRule="atLeast"/>
              <w:ind w:left="-14" w:right="-18"/>
              <w:rPr>
                <w:rFonts w:cs="Times New Roman"/>
                <w:b/>
                <w:bCs/>
                <w:i/>
                <w:iCs/>
                <w:sz w:val="14"/>
                <w:szCs w:val="14"/>
              </w:rPr>
            </w:pPr>
          </w:p>
        </w:tc>
        <w:tc>
          <w:tcPr>
            <w:tcW w:w="1170" w:type="dxa"/>
            <w:vAlign w:val="bottom"/>
          </w:tcPr>
          <w:p w14:paraId="299729B9" w14:textId="77777777" w:rsidR="005B7CB3" w:rsidRPr="0093239C" w:rsidRDefault="005B7CB3">
            <w:pPr>
              <w:tabs>
                <w:tab w:val="decimal" w:pos="748"/>
              </w:tabs>
              <w:spacing w:line="240" w:lineRule="atLeast"/>
              <w:ind w:right="-169"/>
              <w:rPr>
                <w:rFonts w:cs="Times New Roman"/>
                <w:sz w:val="14"/>
                <w:szCs w:val="14"/>
                <w:lang w:bidi="th-TH"/>
              </w:rPr>
            </w:pPr>
          </w:p>
        </w:tc>
        <w:tc>
          <w:tcPr>
            <w:tcW w:w="1080" w:type="dxa"/>
            <w:vAlign w:val="bottom"/>
          </w:tcPr>
          <w:p w14:paraId="2728665D" w14:textId="77777777" w:rsidR="005B7CB3" w:rsidRPr="0093239C" w:rsidRDefault="005B7CB3">
            <w:pPr>
              <w:tabs>
                <w:tab w:val="decimal" w:pos="748"/>
              </w:tabs>
              <w:spacing w:line="240" w:lineRule="atLeast"/>
              <w:ind w:right="-169"/>
              <w:rPr>
                <w:rFonts w:cs="Times New Roman"/>
                <w:sz w:val="14"/>
                <w:szCs w:val="14"/>
                <w:lang w:bidi="th-TH"/>
              </w:rPr>
            </w:pPr>
          </w:p>
        </w:tc>
        <w:tc>
          <w:tcPr>
            <w:tcW w:w="1260" w:type="dxa"/>
            <w:vAlign w:val="bottom"/>
          </w:tcPr>
          <w:p w14:paraId="53EBD48D" w14:textId="77777777" w:rsidR="005B7CB3" w:rsidRPr="0093239C" w:rsidRDefault="005B7CB3">
            <w:pPr>
              <w:tabs>
                <w:tab w:val="decimal" w:pos="748"/>
              </w:tabs>
              <w:spacing w:line="240" w:lineRule="atLeast"/>
              <w:ind w:right="-169"/>
              <w:rPr>
                <w:rFonts w:cs="Times New Roman"/>
                <w:sz w:val="14"/>
                <w:szCs w:val="14"/>
                <w:lang w:bidi="th-TH"/>
              </w:rPr>
            </w:pPr>
          </w:p>
        </w:tc>
        <w:tc>
          <w:tcPr>
            <w:tcW w:w="1152" w:type="dxa"/>
            <w:vAlign w:val="bottom"/>
          </w:tcPr>
          <w:p w14:paraId="19460C1A" w14:textId="77777777" w:rsidR="005B7CB3" w:rsidRPr="0093239C" w:rsidRDefault="005B7CB3">
            <w:pPr>
              <w:tabs>
                <w:tab w:val="decimal" w:pos="748"/>
              </w:tabs>
              <w:spacing w:line="240" w:lineRule="atLeast"/>
              <w:ind w:right="-169"/>
              <w:rPr>
                <w:rFonts w:cs="Times New Roman"/>
                <w:sz w:val="14"/>
                <w:szCs w:val="14"/>
                <w:lang w:bidi="th-TH"/>
              </w:rPr>
            </w:pPr>
          </w:p>
        </w:tc>
        <w:tc>
          <w:tcPr>
            <w:tcW w:w="1098" w:type="dxa"/>
            <w:vAlign w:val="bottom"/>
          </w:tcPr>
          <w:p w14:paraId="2F4B03FC" w14:textId="77777777" w:rsidR="005B7CB3" w:rsidRPr="0093239C" w:rsidRDefault="005B7CB3">
            <w:pPr>
              <w:tabs>
                <w:tab w:val="decimal" w:pos="748"/>
              </w:tabs>
              <w:spacing w:line="240" w:lineRule="atLeast"/>
              <w:ind w:right="-169"/>
              <w:rPr>
                <w:rFonts w:cs="Times New Roman"/>
                <w:sz w:val="14"/>
                <w:szCs w:val="14"/>
                <w:lang w:bidi="th-TH"/>
              </w:rPr>
            </w:pPr>
          </w:p>
        </w:tc>
        <w:tc>
          <w:tcPr>
            <w:tcW w:w="990" w:type="dxa"/>
            <w:vAlign w:val="bottom"/>
          </w:tcPr>
          <w:p w14:paraId="6BE49969" w14:textId="77777777" w:rsidR="005B7CB3" w:rsidRPr="0093239C" w:rsidRDefault="005B7CB3">
            <w:pPr>
              <w:tabs>
                <w:tab w:val="decimal" w:pos="748"/>
              </w:tabs>
              <w:spacing w:line="240" w:lineRule="atLeast"/>
              <w:ind w:right="-169"/>
              <w:rPr>
                <w:rFonts w:cs="Times New Roman"/>
                <w:sz w:val="14"/>
                <w:szCs w:val="14"/>
                <w:lang w:bidi="th-TH"/>
              </w:rPr>
            </w:pPr>
          </w:p>
        </w:tc>
      </w:tr>
      <w:tr w:rsidR="005B7CB3" w:rsidRPr="00880EEB" w14:paraId="666DFFB6" w14:textId="77777777">
        <w:tc>
          <w:tcPr>
            <w:tcW w:w="2430" w:type="dxa"/>
            <w:vAlign w:val="bottom"/>
          </w:tcPr>
          <w:p w14:paraId="576B5D1D" w14:textId="77777777" w:rsidR="005B7CB3" w:rsidRPr="00880EEB" w:rsidRDefault="005B7CB3">
            <w:pPr>
              <w:spacing w:line="240" w:lineRule="atLeast"/>
              <w:ind w:left="-14" w:right="-18"/>
              <w:rPr>
                <w:rFonts w:cs="Times New Roman"/>
                <w:b/>
                <w:bCs/>
                <w:i/>
                <w:iCs/>
                <w:sz w:val="18"/>
                <w:szCs w:val="18"/>
              </w:rPr>
            </w:pPr>
            <w:r w:rsidRPr="00880EEB">
              <w:rPr>
                <w:rFonts w:cs="Times New Roman"/>
                <w:b/>
                <w:bCs/>
                <w:i/>
                <w:iCs/>
                <w:sz w:val="18"/>
                <w:szCs w:val="18"/>
              </w:rPr>
              <w:t xml:space="preserve">Financial </w:t>
            </w:r>
            <w:r>
              <w:rPr>
                <w:rFonts w:cs="Times New Roman"/>
                <w:b/>
                <w:bCs/>
                <w:i/>
                <w:iCs/>
                <w:sz w:val="18"/>
                <w:szCs w:val="18"/>
              </w:rPr>
              <w:t>liabilitie</w:t>
            </w:r>
            <w:r w:rsidRPr="00880EEB">
              <w:rPr>
                <w:rFonts w:cs="Times New Roman"/>
                <w:b/>
                <w:bCs/>
                <w:i/>
                <w:iCs/>
                <w:sz w:val="18"/>
                <w:szCs w:val="18"/>
              </w:rPr>
              <w:t>s</w:t>
            </w:r>
          </w:p>
        </w:tc>
        <w:tc>
          <w:tcPr>
            <w:tcW w:w="1170" w:type="dxa"/>
            <w:vAlign w:val="bottom"/>
          </w:tcPr>
          <w:p w14:paraId="4CE01047" w14:textId="77777777" w:rsidR="005B7CB3" w:rsidRPr="00880EEB" w:rsidRDefault="005B7CB3">
            <w:pPr>
              <w:tabs>
                <w:tab w:val="decimal" w:pos="972"/>
              </w:tabs>
              <w:spacing w:line="240" w:lineRule="atLeast"/>
              <w:ind w:right="-72"/>
              <w:rPr>
                <w:rFonts w:cs="Times New Roman"/>
                <w:sz w:val="18"/>
                <w:szCs w:val="18"/>
              </w:rPr>
            </w:pPr>
          </w:p>
        </w:tc>
        <w:tc>
          <w:tcPr>
            <w:tcW w:w="1080" w:type="dxa"/>
            <w:vAlign w:val="bottom"/>
          </w:tcPr>
          <w:p w14:paraId="4ADD5F77" w14:textId="77777777" w:rsidR="005B7CB3" w:rsidRPr="00880EEB" w:rsidRDefault="005B7CB3">
            <w:pPr>
              <w:tabs>
                <w:tab w:val="decimal" w:pos="972"/>
              </w:tabs>
              <w:spacing w:line="240" w:lineRule="atLeast"/>
              <w:ind w:right="-72"/>
              <w:rPr>
                <w:rFonts w:cs="Times New Roman"/>
                <w:sz w:val="18"/>
                <w:szCs w:val="18"/>
              </w:rPr>
            </w:pPr>
          </w:p>
        </w:tc>
        <w:tc>
          <w:tcPr>
            <w:tcW w:w="1260" w:type="dxa"/>
            <w:vAlign w:val="bottom"/>
          </w:tcPr>
          <w:p w14:paraId="29A432BF" w14:textId="77777777" w:rsidR="005B7CB3" w:rsidRPr="00880EEB" w:rsidRDefault="005B7CB3">
            <w:pPr>
              <w:tabs>
                <w:tab w:val="decimal" w:pos="972"/>
              </w:tabs>
              <w:spacing w:line="240" w:lineRule="atLeast"/>
              <w:ind w:right="-72"/>
              <w:rPr>
                <w:rFonts w:cs="Times New Roman"/>
                <w:sz w:val="18"/>
                <w:szCs w:val="18"/>
              </w:rPr>
            </w:pPr>
          </w:p>
        </w:tc>
        <w:tc>
          <w:tcPr>
            <w:tcW w:w="1152" w:type="dxa"/>
            <w:vAlign w:val="bottom"/>
          </w:tcPr>
          <w:p w14:paraId="1B3B8D0D" w14:textId="77777777" w:rsidR="005B7CB3" w:rsidRPr="00880EEB" w:rsidRDefault="005B7CB3">
            <w:pPr>
              <w:tabs>
                <w:tab w:val="decimal" w:pos="972"/>
              </w:tabs>
              <w:spacing w:line="240" w:lineRule="atLeast"/>
              <w:ind w:right="-72"/>
              <w:rPr>
                <w:rFonts w:cs="Times New Roman"/>
                <w:sz w:val="18"/>
                <w:szCs w:val="18"/>
              </w:rPr>
            </w:pPr>
          </w:p>
        </w:tc>
        <w:tc>
          <w:tcPr>
            <w:tcW w:w="1098" w:type="dxa"/>
            <w:vAlign w:val="bottom"/>
          </w:tcPr>
          <w:p w14:paraId="569EE006" w14:textId="77777777" w:rsidR="005B7CB3" w:rsidRPr="00880EEB" w:rsidRDefault="005B7CB3">
            <w:pPr>
              <w:tabs>
                <w:tab w:val="decimal" w:pos="972"/>
              </w:tabs>
              <w:spacing w:line="240" w:lineRule="atLeast"/>
              <w:ind w:right="-72"/>
              <w:rPr>
                <w:rFonts w:cs="Times New Roman"/>
                <w:sz w:val="18"/>
                <w:szCs w:val="18"/>
              </w:rPr>
            </w:pPr>
          </w:p>
        </w:tc>
        <w:tc>
          <w:tcPr>
            <w:tcW w:w="990" w:type="dxa"/>
            <w:vAlign w:val="bottom"/>
          </w:tcPr>
          <w:p w14:paraId="280517C7" w14:textId="77777777" w:rsidR="005B7CB3" w:rsidRPr="00880EEB" w:rsidRDefault="005B7CB3">
            <w:pPr>
              <w:tabs>
                <w:tab w:val="decimal" w:pos="972"/>
              </w:tabs>
              <w:spacing w:line="240" w:lineRule="atLeast"/>
              <w:ind w:right="-72"/>
              <w:rPr>
                <w:rFonts w:cs="Times New Roman"/>
                <w:sz w:val="18"/>
                <w:szCs w:val="18"/>
              </w:rPr>
            </w:pPr>
          </w:p>
        </w:tc>
      </w:tr>
      <w:tr w:rsidR="005B7CB3" w:rsidRPr="00974A50" w14:paraId="5C2CD290" w14:textId="77777777">
        <w:tc>
          <w:tcPr>
            <w:tcW w:w="2430" w:type="dxa"/>
            <w:vAlign w:val="bottom"/>
          </w:tcPr>
          <w:p w14:paraId="24F7E1D4" w14:textId="77777777" w:rsidR="005B7CB3" w:rsidRPr="00880EEB" w:rsidRDefault="005B7CB3">
            <w:pPr>
              <w:spacing w:line="240" w:lineRule="atLeast"/>
              <w:ind w:left="-14" w:right="-108"/>
              <w:rPr>
                <w:rFonts w:cs="Times New Roman"/>
                <w:sz w:val="18"/>
                <w:szCs w:val="18"/>
              </w:rPr>
            </w:pPr>
            <w:r>
              <w:rPr>
                <w:rFonts w:cs="Times New Roman"/>
                <w:sz w:val="18"/>
                <w:szCs w:val="18"/>
              </w:rPr>
              <w:t>Derivative liabilities</w:t>
            </w:r>
          </w:p>
        </w:tc>
        <w:tc>
          <w:tcPr>
            <w:tcW w:w="1170" w:type="dxa"/>
            <w:vAlign w:val="bottom"/>
          </w:tcPr>
          <w:p w14:paraId="549F4D64" w14:textId="0F15D553" w:rsidR="005B7CB3" w:rsidRPr="00AA6956" w:rsidRDefault="00A61EED">
            <w:pPr>
              <w:tabs>
                <w:tab w:val="decimal" w:pos="972"/>
              </w:tabs>
              <w:spacing w:line="240" w:lineRule="atLeast"/>
              <w:ind w:right="-72"/>
              <w:rPr>
                <w:rFonts w:cstheme="minorBidi"/>
                <w:sz w:val="18"/>
                <w:szCs w:val="22"/>
                <w:lang w:bidi="th-TH"/>
              </w:rPr>
            </w:pPr>
            <w:r w:rsidRPr="00A61EED">
              <w:rPr>
                <w:rFonts w:cstheme="minorBidi"/>
                <w:sz w:val="18"/>
                <w:szCs w:val="22"/>
                <w:lang w:bidi="th-TH"/>
              </w:rPr>
              <w:t>332,921</w:t>
            </w:r>
          </w:p>
        </w:tc>
        <w:tc>
          <w:tcPr>
            <w:tcW w:w="1080" w:type="dxa"/>
            <w:vAlign w:val="bottom"/>
          </w:tcPr>
          <w:p w14:paraId="7E68EB30" w14:textId="60A9582C" w:rsidR="005B7CB3" w:rsidRPr="00974A50" w:rsidRDefault="00A61EED">
            <w:pPr>
              <w:tabs>
                <w:tab w:val="decimal" w:pos="881"/>
              </w:tabs>
              <w:spacing w:line="240" w:lineRule="atLeast"/>
              <w:ind w:right="-72"/>
              <w:rPr>
                <w:rFonts w:cs="Times New Roman"/>
                <w:sz w:val="18"/>
                <w:szCs w:val="18"/>
              </w:rPr>
            </w:pPr>
            <w:r>
              <w:rPr>
                <w:rFonts w:cs="Times New Roman"/>
                <w:sz w:val="18"/>
                <w:szCs w:val="18"/>
              </w:rPr>
              <w:t>-</w:t>
            </w:r>
          </w:p>
        </w:tc>
        <w:tc>
          <w:tcPr>
            <w:tcW w:w="1260" w:type="dxa"/>
            <w:vAlign w:val="bottom"/>
          </w:tcPr>
          <w:p w14:paraId="1A1385ED" w14:textId="70BAAEB2" w:rsidR="005B7CB3" w:rsidRPr="00974A50" w:rsidRDefault="00A61EED">
            <w:pPr>
              <w:tabs>
                <w:tab w:val="decimal" w:pos="972"/>
              </w:tabs>
              <w:spacing w:line="240" w:lineRule="atLeast"/>
              <w:ind w:right="-72"/>
              <w:rPr>
                <w:rFonts w:cs="Times New Roman"/>
                <w:sz w:val="18"/>
                <w:szCs w:val="18"/>
              </w:rPr>
            </w:pPr>
            <w:r>
              <w:rPr>
                <w:rFonts w:cs="Times New Roman"/>
                <w:sz w:val="18"/>
                <w:szCs w:val="18"/>
              </w:rPr>
              <w:t>332,921</w:t>
            </w:r>
          </w:p>
        </w:tc>
        <w:tc>
          <w:tcPr>
            <w:tcW w:w="1152" w:type="dxa"/>
            <w:vAlign w:val="bottom"/>
          </w:tcPr>
          <w:p w14:paraId="7A05A7BE" w14:textId="47737A54" w:rsidR="005B7CB3" w:rsidRPr="00974A50" w:rsidRDefault="00A61EED">
            <w:pPr>
              <w:tabs>
                <w:tab w:val="decimal" w:pos="888"/>
              </w:tabs>
              <w:spacing w:line="240" w:lineRule="atLeast"/>
              <w:ind w:right="-72"/>
              <w:rPr>
                <w:rFonts w:cs="Times New Roman"/>
                <w:sz w:val="18"/>
                <w:szCs w:val="18"/>
              </w:rPr>
            </w:pPr>
            <w:r>
              <w:rPr>
                <w:rFonts w:cs="Times New Roman"/>
                <w:sz w:val="18"/>
                <w:szCs w:val="18"/>
              </w:rPr>
              <w:t>-</w:t>
            </w:r>
          </w:p>
        </w:tc>
        <w:tc>
          <w:tcPr>
            <w:tcW w:w="1098" w:type="dxa"/>
            <w:vAlign w:val="bottom"/>
          </w:tcPr>
          <w:p w14:paraId="46010B46" w14:textId="230214DC" w:rsidR="005B7CB3" w:rsidRPr="00974A50" w:rsidRDefault="00A61EED">
            <w:pPr>
              <w:tabs>
                <w:tab w:val="decimal" w:pos="883"/>
              </w:tabs>
              <w:spacing w:line="240" w:lineRule="atLeast"/>
              <w:ind w:right="-72"/>
              <w:rPr>
                <w:rFonts w:cs="Times New Roman"/>
                <w:sz w:val="18"/>
                <w:szCs w:val="18"/>
              </w:rPr>
            </w:pPr>
            <w:r w:rsidRPr="00A61EED">
              <w:rPr>
                <w:rFonts w:cs="Times New Roman"/>
                <w:sz w:val="18"/>
                <w:szCs w:val="18"/>
              </w:rPr>
              <w:t>288,300</w:t>
            </w:r>
          </w:p>
        </w:tc>
        <w:tc>
          <w:tcPr>
            <w:tcW w:w="990" w:type="dxa"/>
            <w:vAlign w:val="bottom"/>
          </w:tcPr>
          <w:p w14:paraId="311A61F5" w14:textId="000BA4F4" w:rsidR="005B7CB3" w:rsidRPr="00974A50" w:rsidRDefault="00AC759D">
            <w:pPr>
              <w:tabs>
                <w:tab w:val="decimal" w:pos="788"/>
              </w:tabs>
              <w:spacing w:line="240" w:lineRule="atLeast"/>
              <w:ind w:right="-72"/>
              <w:rPr>
                <w:rFonts w:cs="Times New Roman"/>
                <w:sz w:val="18"/>
                <w:szCs w:val="18"/>
              </w:rPr>
            </w:pPr>
            <w:r>
              <w:rPr>
                <w:rFonts w:cs="Times New Roman"/>
                <w:sz w:val="18"/>
                <w:szCs w:val="18"/>
              </w:rPr>
              <w:t>44,621</w:t>
            </w:r>
          </w:p>
        </w:tc>
      </w:tr>
      <w:tr w:rsidR="005B7CB3" w:rsidRPr="00FB73E2" w14:paraId="5921706C" w14:textId="77777777">
        <w:tc>
          <w:tcPr>
            <w:tcW w:w="2430" w:type="dxa"/>
            <w:vAlign w:val="bottom"/>
          </w:tcPr>
          <w:p w14:paraId="3E96C0FE" w14:textId="77777777" w:rsidR="005B7CB3" w:rsidRPr="00880EEB" w:rsidRDefault="005B7CB3">
            <w:pPr>
              <w:spacing w:line="240" w:lineRule="atLeast"/>
              <w:ind w:left="-14" w:right="-18"/>
              <w:rPr>
                <w:rFonts w:cs="Times New Roman"/>
                <w:b/>
                <w:bCs/>
                <w:sz w:val="18"/>
                <w:szCs w:val="18"/>
              </w:rPr>
            </w:pPr>
            <w:r w:rsidRPr="00880EEB">
              <w:rPr>
                <w:rFonts w:cs="Times New Roman"/>
                <w:b/>
                <w:bCs/>
                <w:sz w:val="18"/>
                <w:szCs w:val="18"/>
              </w:rPr>
              <w:t>Total</w:t>
            </w:r>
          </w:p>
        </w:tc>
        <w:tc>
          <w:tcPr>
            <w:tcW w:w="1170" w:type="dxa"/>
            <w:vAlign w:val="bottom"/>
          </w:tcPr>
          <w:p w14:paraId="3876B295" w14:textId="1F63CDC1" w:rsidR="005B7CB3" w:rsidRPr="00AA6956" w:rsidRDefault="00A61EED">
            <w:pPr>
              <w:pBdr>
                <w:top w:val="single" w:sz="4" w:space="1" w:color="auto"/>
                <w:bottom w:val="double" w:sz="4" w:space="1" w:color="auto"/>
              </w:pBdr>
              <w:tabs>
                <w:tab w:val="decimal" w:pos="972"/>
              </w:tabs>
              <w:spacing w:line="240" w:lineRule="atLeast"/>
              <w:ind w:right="-72"/>
              <w:rPr>
                <w:rFonts w:cstheme="minorBidi"/>
                <w:b/>
                <w:bCs/>
                <w:sz w:val="18"/>
                <w:szCs w:val="22"/>
                <w:lang w:bidi="th-TH"/>
              </w:rPr>
            </w:pPr>
            <w:r w:rsidRPr="00A61EED">
              <w:rPr>
                <w:rFonts w:cstheme="minorBidi"/>
                <w:b/>
                <w:bCs/>
                <w:sz w:val="18"/>
                <w:szCs w:val="22"/>
                <w:lang w:bidi="th-TH"/>
              </w:rPr>
              <w:t>332,921</w:t>
            </w:r>
          </w:p>
        </w:tc>
        <w:tc>
          <w:tcPr>
            <w:tcW w:w="1080" w:type="dxa"/>
            <w:vAlign w:val="bottom"/>
          </w:tcPr>
          <w:p w14:paraId="3CADBD98" w14:textId="64052AAC" w:rsidR="005B7CB3" w:rsidRPr="00FB73E2" w:rsidRDefault="00A61EED">
            <w:pPr>
              <w:pBdr>
                <w:top w:val="single" w:sz="4" w:space="1" w:color="auto"/>
                <w:bottom w:val="double" w:sz="4" w:space="1" w:color="auto"/>
              </w:pBdr>
              <w:tabs>
                <w:tab w:val="decimal" w:pos="881"/>
              </w:tabs>
              <w:spacing w:line="240" w:lineRule="atLeast"/>
              <w:ind w:right="-72"/>
              <w:rPr>
                <w:rFonts w:cs="Times New Roman"/>
                <w:b/>
                <w:bCs/>
                <w:sz w:val="18"/>
                <w:szCs w:val="18"/>
                <w:lang w:val="en-US"/>
              </w:rPr>
            </w:pPr>
            <w:r>
              <w:rPr>
                <w:rFonts w:cs="Times New Roman"/>
                <w:b/>
                <w:bCs/>
                <w:sz w:val="18"/>
                <w:szCs w:val="18"/>
                <w:lang w:val="en-US"/>
              </w:rPr>
              <w:t>-</w:t>
            </w:r>
          </w:p>
        </w:tc>
        <w:tc>
          <w:tcPr>
            <w:tcW w:w="1260" w:type="dxa"/>
            <w:vAlign w:val="bottom"/>
          </w:tcPr>
          <w:p w14:paraId="704F4449" w14:textId="5D89C9DD" w:rsidR="005B7CB3" w:rsidRPr="00CF02EA" w:rsidRDefault="00A61EED">
            <w:pPr>
              <w:pBdr>
                <w:top w:val="single" w:sz="4" w:space="1" w:color="auto"/>
                <w:bottom w:val="double" w:sz="4" w:space="1" w:color="auto"/>
              </w:pBdr>
              <w:tabs>
                <w:tab w:val="decimal" w:pos="972"/>
              </w:tabs>
              <w:spacing w:line="240" w:lineRule="atLeast"/>
              <w:ind w:right="-72"/>
              <w:rPr>
                <w:rFonts w:cs="Times New Roman"/>
                <w:b/>
                <w:bCs/>
                <w:sz w:val="18"/>
                <w:szCs w:val="18"/>
              </w:rPr>
            </w:pPr>
            <w:r>
              <w:rPr>
                <w:rFonts w:cs="Times New Roman"/>
                <w:b/>
                <w:bCs/>
                <w:sz w:val="18"/>
                <w:szCs w:val="18"/>
              </w:rPr>
              <w:t>332,921</w:t>
            </w:r>
          </w:p>
        </w:tc>
        <w:tc>
          <w:tcPr>
            <w:tcW w:w="1152" w:type="dxa"/>
            <w:vAlign w:val="bottom"/>
          </w:tcPr>
          <w:p w14:paraId="2BFB9D15" w14:textId="520BDDD9" w:rsidR="005B7CB3" w:rsidRPr="00AA6956" w:rsidRDefault="00A61EED">
            <w:pPr>
              <w:pBdr>
                <w:top w:val="single" w:sz="4" w:space="1" w:color="auto"/>
                <w:bottom w:val="double" w:sz="4" w:space="1" w:color="auto"/>
              </w:pBdr>
              <w:tabs>
                <w:tab w:val="decimal" w:pos="888"/>
              </w:tabs>
              <w:spacing w:line="240" w:lineRule="atLeast"/>
              <w:ind w:right="-72"/>
              <w:rPr>
                <w:rFonts w:cstheme="minorBidi"/>
                <w:b/>
                <w:bCs/>
                <w:sz w:val="18"/>
                <w:szCs w:val="22"/>
                <w:lang w:bidi="th-TH"/>
              </w:rPr>
            </w:pPr>
            <w:r>
              <w:rPr>
                <w:rFonts w:cstheme="minorBidi"/>
                <w:b/>
                <w:bCs/>
                <w:sz w:val="18"/>
                <w:szCs w:val="22"/>
                <w:lang w:bidi="th-TH"/>
              </w:rPr>
              <w:t>-</w:t>
            </w:r>
          </w:p>
        </w:tc>
        <w:tc>
          <w:tcPr>
            <w:tcW w:w="1098" w:type="dxa"/>
            <w:vAlign w:val="bottom"/>
          </w:tcPr>
          <w:p w14:paraId="6EC5EC24" w14:textId="3AAFE660" w:rsidR="005B7CB3" w:rsidRPr="00974A50" w:rsidRDefault="00A61EED">
            <w:pPr>
              <w:pBdr>
                <w:top w:val="single" w:sz="4" w:space="1" w:color="auto"/>
                <w:bottom w:val="double" w:sz="4" w:space="1" w:color="auto"/>
              </w:pBdr>
              <w:tabs>
                <w:tab w:val="decimal" w:pos="883"/>
              </w:tabs>
              <w:spacing w:line="240" w:lineRule="atLeast"/>
              <w:ind w:right="-72"/>
              <w:rPr>
                <w:rFonts w:cs="Times New Roman"/>
                <w:b/>
                <w:bCs/>
                <w:sz w:val="18"/>
                <w:szCs w:val="18"/>
              </w:rPr>
            </w:pPr>
            <w:r w:rsidRPr="00A61EED">
              <w:rPr>
                <w:rFonts w:cs="Times New Roman"/>
                <w:b/>
                <w:bCs/>
                <w:sz w:val="18"/>
                <w:szCs w:val="18"/>
              </w:rPr>
              <w:t>288,300</w:t>
            </w:r>
          </w:p>
        </w:tc>
        <w:tc>
          <w:tcPr>
            <w:tcW w:w="990" w:type="dxa"/>
            <w:vAlign w:val="bottom"/>
          </w:tcPr>
          <w:p w14:paraId="3A012627" w14:textId="59C3E59A" w:rsidR="005B7CB3" w:rsidRPr="00FB73E2" w:rsidRDefault="00AC759D">
            <w:pPr>
              <w:pBdr>
                <w:top w:val="single" w:sz="4" w:space="1" w:color="auto"/>
                <w:bottom w:val="double" w:sz="4" w:space="1" w:color="auto"/>
              </w:pBdr>
              <w:tabs>
                <w:tab w:val="decimal" w:pos="788"/>
              </w:tabs>
              <w:spacing w:line="240" w:lineRule="atLeast"/>
              <w:ind w:right="-72"/>
              <w:rPr>
                <w:rFonts w:cs="Times New Roman"/>
                <w:b/>
                <w:bCs/>
                <w:sz w:val="18"/>
                <w:szCs w:val="18"/>
                <w:lang w:val="en-US"/>
              </w:rPr>
            </w:pPr>
            <w:r>
              <w:rPr>
                <w:rFonts w:cs="Times New Roman"/>
                <w:b/>
                <w:bCs/>
                <w:sz w:val="18"/>
                <w:szCs w:val="18"/>
                <w:lang w:val="en-US"/>
              </w:rPr>
              <w:t>44,621</w:t>
            </w:r>
          </w:p>
        </w:tc>
      </w:tr>
    </w:tbl>
    <w:p w14:paraId="43827340" w14:textId="77777777" w:rsidR="008F06EF" w:rsidRDefault="008F06EF" w:rsidP="005B2646">
      <w:pPr>
        <w:pStyle w:val="BodyText"/>
        <w:tabs>
          <w:tab w:val="left" w:pos="540"/>
        </w:tabs>
        <w:spacing w:after="0"/>
        <w:rPr>
          <w:rFonts w:cstheme="minorBidi"/>
          <w:szCs w:val="28"/>
          <w:lang w:val="en-GB" w:bidi="th-TH"/>
        </w:rPr>
      </w:pPr>
    </w:p>
    <w:p w14:paraId="5AC5F9AB" w14:textId="77777777" w:rsidR="008F06EF" w:rsidRDefault="008F06EF">
      <w:pPr>
        <w:rPr>
          <w:rFonts w:cstheme="minorBidi"/>
          <w:szCs w:val="28"/>
          <w:lang w:bidi="th-TH"/>
        </w:rPr>
      </w:pPr>
      <w:r>
        <w:rPr>
          <w:rFonts w:cstheme="minorBidi"/>
          <w:szCs w:val="28"/>
          <w:lang w:bidi="th-TH"/>
        </w:rPr>
        <w:br w:type="page"/>
      </w: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D3576A" w:rsidRPr="00880EEB" w14:paraId="7B43F7DE" w14:textId="77777777" w:rsidTr="00EC65EE">
        <w:tc>
          <w:tcPr>
            <w:tcW w:w="2430" w:type="dxa"/>
            <w:vAlign w:val="bottom"/>
          </w:tcPr>
          <w:p w14:paraId="2C155FD9" w14:textId="77777777" w:rsidR="00D3576A" w:rsidRPr="00880EEB" w:rsidRDefault="00D3576A" w:rsidP="00940818">
            <w:pPr>
              <w:spacing w:line="240" w:lineRule="atLeast"/>
              <w:ind w:left="-14" w:right="-18"/>
              <w:rPr>
                <w:rFonts w:cs="Times New Roman"/>
                <w:b/>
                <w:bCs/>
                <w:i/>
                <w:iCs/>
                <w:sz w:val="18"/>
                <w:szCs w:val="18"/>
              </w:rPr>
            </w:pPr>
          </w:p>
        </w:tc>
        <w:tc>
          <w:tcPr>
            <w:tcW w:w="6750" w:type="dxa"/>
            <w:gridSpan w:val="6"/>
            <w:vAlign w:val="bottom"/>
          </w:tcPr>
          <w:p w14:paraId="4B0AE019" w14:textId="23F63778" w:rsidR="00D3576A" w:rsidRPr="00880EEB" w:rsidRDefault="007473EB" w:rsidP="00940818">
            <w:pPr>
              <w:spacing w:line="240" w:lineRule="atLeast"/>
              <w:ind w:right="-173"/>
              <w:jc w:val="center"/>
              <w:rPr>
                <w:rFonts w:cs="Times New Roman"/>
                <w:sz w:val="18"/>
                <w:szCs w:val="18"/>
                <w:lang w:bidi="th-TH"/>
              </w:rPr>
            </w:pPr>
            <w:r w:rsidRPr="00880EEB">
              <w:rPr>
                <w:rFonts w:cs="Times New Roman"/>
                <w:b/>
                <w:bCs/>
                <w:sz w:val="18"/>
                <w:szCs w:val="18"/>
                <w:lang w:bidi="th-TH"/>
              </w:rPr>
              <w:t xml:space="preserve">Consolidated </w:t>
            </w:r>
          </w:p>
        </w:tc>
      </w:tr>
      <w:tr w:rsidR="00D3576A" w:rsidRPr="00880EEB" w14:paraId="65511572" w14:textId="77777777" w:rsidTr="00EC65EE">
        <w:tc>
          <w:tcPr>
            <w:tcW w:w="2430" w:type="dxa"/>
            <w:vAlign w:val="bottom"/>
          </w:tcPr>
          <w:p w14:paraId="79890937" w14:textId="77777777" w:rsidR="00D3576A" w:rsidRPr="00880EEB" w:rsidRDefault="00D3576A" w:rsidP="00940818">
            <w:pPr>
              <w:spacing w:line="240" w:lineRule="atLeast"/>
              <w:ind w:left="-14" w:right="-18"/>
              <w:rPr>
                <w:rFonts w:cs="Times New Roman"/>
                <w:b/>
                <w:bCs/>
                <w:i/>
                <w:iCs/>
                <w:sz w:val="18"/>
                <w:szCs w:val="18"/>
              </w:rPr>
            </w:pPr>
          </w:p>
        </w:tc>
        <w:tc>
          <w:tcPr>
            <w:tcW w:w="6750" w:type="dxa"/>
            <w:gridSpan w:val="6"/>
            <w:vAlign w:val="bottom"/>
          </w:tcPr>
          <w:p w14:paraId="19336FB4" w14:textId="631F3653" w:rsidR="00D3576A" w:rsidRPr="00880EEB" w:rsidRDefault="005B7CB3" w:rsidP="00940818">
            <w:pPr>
              <w:spacing w:line="240" w:lineRule="atLeast"/>
              <w:ind w:right="-173"/>
              <w:jc w:val="center"/>
              <w:rPr>
                <w:rFonts w:cs="Times New Roman"/>
                <w:sz w:val="18"/>
                <w:szCs w:val="18"/>
                <w:lang w:bidi="th-TH"/>
              </w:rPr>
            </w:pPr>
            <w:r>
              <w:rPr>
                <w:rFonts w:cs="Times New Roman"/>
                <w:sz w:val="18"/>
                <w:szCs w:val="18"/>
                <w:lang w:bidi="th-TH"/>
              </w:rPr>
              <w:t xml:space="preserve">31 December </w:t>
            </w:r>
            <w:r w:rsidR="00B22601" w:rsidRPr="00880EEB">
              <w:rPr>
                <w:rFonts w:cs="Times New Roman"/>
                <w:sz w:val="18"/>
                <w:szCs w:val="18"/>
                <w:lang w:bidi="th-TH"/>
              </w:rPr>
              <w:t>202</w:t>
            </w:r>
            <w:r w:rsidR="00947ED8">
              <w:rPr>
                <w:rFonts w:cs="Times New Roman"/>
                <w:sz w:val="18"/>
                <w:szCs w:val="18"/>
                <w:lang w:bidi="th-TH"/>
              </w:rPr>
              <w:t>4</w:t>
            </w:r>
          </w:p>
        </w:tc>
      </w:tr>
      <w:tr w:rsidR="00452423" w:rsidRPr="00880EEB" w14:paraId="211A5E0B" w14:textId="77777777" w:rsidTr="00EC65EE">
        <w:tc>
          <w:tcPr>
            <w:tcW w:w="2430" w:type="dxa"/>
            <w:vAlign w:val="bottom"/>
          </w:tcPr>
          <w:p w14:paraId="72B09412"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7B2D78B0"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1A7BE569"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1E1CAF29" w14:textId="77777777" w:rsidR="00452423" w:rsidRPr="00880EEB" w:rsidRDefault="00452423" w:rsidP="00940818">
            <w:pPr>
              <w:spacing w:line="240" w:lineRule="atLeast"/>
              <w:ind w:left="-117" w:right="-113"/>
              <w:jc w:val="center"/>
              <w:rPr>
                <w:rFonts w:cs="Times New Roman"/>
                <w:sz w:val="18"/>
                <w:szCs w:val="18"/>
              </w:rPr>
            </w:pPr>
          </w:p>
        </w:tc>
        <w:tc>
          <w:tcPr>
            <w:tcW w:w="2250" w:type="dxa"/>
            <w:gridSpan w:val="2"/>
          </w:tcPr>
          <w:p w14:paraId="4D786C58"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1FE14B81" w14:textId="77777777" w:rsidR="00452423" w:rsidRPr="00880EEB" w:rsidRDefault="00452423" w:rsidP="00940818">
            <w:pPr>
              <w:spacing w:line="240" w:lineRule="atLeast"/>
              <w:ind w:right="-173"/>
              <w:jc w:val="center"/>
              <w:rPr>
                <w:rFonts w:cs="Times New Roman"/>
                <w:sz w:val="18"/>
                <w:szCs w:val="18"/>
                <w:lang w:bidi="th-TH"/>
              </w:rPr>
            </w:pPr>
          </w:p>
        </w:tc>
      </w:tr>
      <w:tr w:rsidR="00452423" w:rsidRPr="00880EEB" w14:paraId="1F298C3F" w14:textId="77777777" w:rsidTr="00EC65EE">
        <w:tc>
          <w:tcPr>
            <w:tcW w:w="2430" w:type="dxa"/>
            <w:vAlign w:val="bottom"/>
          </w:tcPr>
          <w:p w14:paraId="0B969F18"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2C62200E"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4B7485BD"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503B7688" w14:textId="77777777" w:rsidR="00452423" w:rsidRPr="00880EEB" w:rsidRDefault="00452423" w:rsidP="00940818">
            <w:pPr>
              <w:spacing w:line="240" w:lineRule="atLeast"/>
              <w:ind w:left="-117" w:right="-113"/>
              <w:jc w:val="center"/>
              <w:rPr>
                <w:rFonts w:cs="Times New Roman"/>
                <w:sz w:val="18"/>
                <w:szCs w:val="18"/>
              </w:rPr>
            </w:pPr>
          </w:p>
        </w:tc>
        <w:tc>
          <w:tcPr>
            <w:tcW w:w="2250" w:type="dxa"/>
            <w:gridSpan w:val="2"/>
          </w:tcPr>
          <w:p w14:paraId="143F1534"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unoffsetting in statement</w:t>
            </w:r>
          </w:p>
        </w:tc>
        <w:tc>
          <w:tcPr>
            <w:tcW w:w="990" w:type="dxa"/>
          </w:tcPr>
          <w:p w14:paraId="531D1E8B" w14:textId="77777777" w:rsidR="00452423" w:rsidRPr="00880EEB" w:rsidRDefault="00452423" w:rsidP="00940818">
            <w:pPr>
              <w:spacing w:line="240" w:lineRule="atLeast"/>
              <w:ind w:right="-173"/>
              <w:jc w:val="center"/>
              <w:rPr>
                <w:rFonts w:cs="Times New Roman"/>
                <w:sz w:val="18"/>
                <w:szCs w:val="18"/>
                <w:lang w:bidi="th-TH"/>
              </w:rPr>
            </w:pPr>
          </w:p>
        </w:tc>
      </w:tr>
      <w:tr w:rsidR="00452423" w:rsidRPr="00880EEB" w14:paraId="0382EEC5" w14:textId="77777777" w:rsidTr="00EC65EE">
        <w:tc>
          <w:tcPr>
            <w:tcW w:w="2430" w:type="dxa"/>
            <w:vAlign w:val="bottom"/>
          </w:tcPr>
          <w:p w14:paraId="17F606E2"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5472D634"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54907B61"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45DA270F" w14:textId="77777777" w:rsidR="00452423" w:rsidRPr="00880EEB" w:rsidRDefault="00452423" w:rsidP="00940818">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5D1936BA"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2B5553F7" w14:textId="77777777" w:rsidR="00452423" w:rsidRPr="00880EEB" w:rsidRDefault="00452423" w:rsidP="00940818">
            <w:pPr>
              <w:spacing w:line="240" w:lineRule="atLeast"/>
              <w:ind w:right="-173"/>
              <w:jc w:val="center"/>
              <w:rPr>
                <w:rFonts w:cs="Times New Roman"/>
                <w:sz w:val="18"/>
                <w:szCs w:val="18"/>
                <w:lang w:bidi="th-TH"/>
              </w:rPr>
            </w:pPr>
          </w:p>
        </w:tc>
      </w:tr>
      <w:tr w:rsidR="00452423" w:rsidRPr="00880EEB" w14:paraId="42749D14" w14:textId="77777777" w:rsidTr="00EC65EE">
        <w:tc>
          <w:tcPr>
            <w:tcW w:w="2430" w:type="dxa"/>
            <w:vAlign w:val="bottom"/>
          </w:tcPr>
          <w:p w14:paraId="510EAC58"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3AF68F53"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1FE53773"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378CF784" w14:textId="77777777" w:rsidR="00452423" w:rsidRPr="00880EEB" w:rsidRDefault="00452423" w:rsidP="00940818">
            <w:pPr>
              <w:spacing w:line="240" w:lineRule="atLeast"/>
              <w:ind w:left="-117" w:right="-113"/>
              <w:jc w:val="center"/>
              <w:rPr>
                <w:rFonts w:cs="Times New Roman"/>
                <w:sz w:val="18"/>
                <w:szCs w:val="18"/>
              </w:rPr>
            </w:pPr>
          </w:p>
        </w:tc>
        <w:tc>
          <w:tcPr>
            <w:tcW w:w="1152" w:type="dxa"/>
            <w:tcBorders>
              <w:top w:val="single" w:sz="4" w:space="0" w:color="auto"/>
            </w:tcBorders>
          </w:tcPr>
          <w:p w14:paraId="36005A65"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4698AD8E" w14:textId="77777777" w:rsidR="00452423" w:rsidRPr="00880EEB" w:rsidRDefault="00452423" w:rsidP="00940818">
            <w:pPr>
              <w:spacing w:line="240" w:lineRule="atLeast"/>
              <w:ind w:left="-117" w:right="-113"/>
              <w:jc w:val="center"/>
              <w:rPr>
                <w:rFonts w:cs="Times New Roman"/>
                <w:sz w:val="18"/>
                <w:szCs w:val="18"/>
              </w:rPr>
            </w:pPr>
          </w:p>
        </w:tc>
        <w:tc>
          <w:tcPr>
            <w:tcW w:w="990" w:type="dxa"/>
          </w:tcPr>
          <w:p w14:paraId="6A470AC2" w14:textId="77777777" w:rsidR="00452423" w:rsidRPr="00880EEB" w:rsidRDefault="00452423" w:rsidP="00940818">
            <w:pPr>
              <w:spacing w:line="240" w:lineRule="atLeast"/>
              <w:ind w:right="-173"/>
              <w:jc w:val="center"/>
              <w:rPr>
                <w:rFonts w:cs="Times New Roman"/>
                <w:sz w:val="18"/>
                <w:szCs w:val="18"/>
                <w:lang w:bidi="th-TH"/>
              </w:rPr>
            </w:pPr>
          </w:p>
        </w:tc>
      </w:tr>
      <w:tr w:rsidR="00D3576A" w:rsidRPr="00880EEB" w14:paraId="085BBD4E" w14:textId="77777777" w:rsidTr="00EC65EE">
        <w:tc>
          <w:tcPr>
            <w:tcW w:w="2430" w:type="dxa"/>
            <w:vAlign w:val="bottom"/>
          </w:tcPr>
          <w:p w14:paraId="0EBAD1A0"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300893EF" w14:textId="77777777" w:rsidR="00D3576A" w:rsidRPr="00880EEB" w:rsidRDefault="00D3576A" w:rsidP="00940818">
            <w:pPr>
              <w:spacing w:line="240" w:lineRule="atLeast"/>
              <w:ind w:left="-117" w:right="-113"/>
              <w:jc w:val="center"/>
              <w:rPr>
                <w:rFonts w:cs="Times New Roman"/>
                <w:sz w:val="18"/>
                <w:szCs w:val="18"/>
              </w:rPr>
            </w:pPr>
          </w:p>
        </w:tc>
        <w:tc>
          <w:tcPr>
            <w:tcW w:w="1080" w:type="dxa"/>
          </w:tcPr>
          <w:p w14:paraId="54200320"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6B24D184"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7E86AE8F"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0FE39CA9" w14:textId="77777777" w:rsidR="00D3576A" w:rsidRPr="00880EEB" w:rsidRDefault="00D3576A" w:rsidP="00940818">
            <w:pPr>
              <w:spacing w:line="240" w:lineRule="atLeast"/>
              <w:ind w:left="-117" w:right="-113"/>
              <w:jc w:val="center"/>
              <w:rPr>
                <w:rFonts w:cs="Times New Roman"/>
                <w:sz w:val="18"/>
                <w:szCs w:val="18"/>
              </w:rPr>
            </w:pPr>
          </w:p>
        </w:tc>
        <w:tc>
          <w:tcPr>
            <w:tcW w:w="990" w:type="dxa"/>
          </w:tcPr>
          <w:p w14:paraId="29FDCAD9" w14:textId="77777777" w:rsidR="00D3576A" w:rsidRPr="00880EEB" w:rsidRDefault="00D3576A" w:rsidP="00940818">
            <w:pPr>
              <w:spacing w:line="240" w:lineRule="atLeast"/>
              <w:ind w:right="-173"/>
              <w:jc w:val="center"/>
              <w:rPr>
                <w:rFonts w:cs="Times New Roman"/>
                <w:sz w:val="18"/>
                <w:szCs w:val="18"/>
                <w:lang w:bidi="th-TH"/>
              </w:rPr>
            </w:pPr>
          </w:p>
        </w:tc>
      </w:tr>
      <w:tr w:rsidR="00D3576A" w:rsidRPr="00880EEB" w14:paraId="28604C1A" w14:textId="77777777" w:rsidTr="00EC65EE">
        <w:tc>
          <w:tcPr>
            <w:tcW w:w="2430" w:type="dxa"/>
            <w:vAlign w:val="bottom"/>
          </w:tcPr>
          <w:p w14:paraId="4279FDFA"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5D1132D7" w14:textId="77777777" w:rsidR="00D3576A" w:rsidRPr="00880EEB" w:rsidRDefault="00D3576A" w:rsidP="00940818">
            <w:pPr>
              <w:spacing w:line="240" w:lineRule="atLeast"/>
              <w:ind w:left="-117" w:right="-113"/>
              <w:jc w:val="center"/>
              <w:rPr>
                <w:rFonts w:cs="Times New Roman"/>
                <w:sz w:val="18"/>
                <w:szCs w:val="18"/>
              </w:rPr>
            </w:pPr>
          </w:p>
        </w:tc>
        <w:tc>
          <w:tcPr>
            <w:tcW w:w="1080" w:type="dxa"/>
          </w:tcPr>
          <w:p w14:paraId="77D845D5"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3EFBF384"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presented</w:t>
            </w:r>
            <w:r w:rsidR="005A1C79" w:rsidRPr="00880EEB">
              <w:rPr>
                <w:rFonts w:cs="Times New Roman"/>
                <w:sz w:val="18"/>
                <w:szCs w:val="18"/>
              </w:rPr>
              <w:t xml:space="preserve"> in</w:t>
            </w:r>
          </w:p>
        </w:tc>
        <w:tc>
          <w:tcPr>
            <w:tcW w:w="1152" w:type="dxa"/>
          </w:tcPr>
          <w:p w14:paraId="62B9E199"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101091D6"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66B77DC1" w14:textId="77777777" w:rsidR="00D3576A" w:rsidRPr="00880EEB" w:rsidRDefault="00D3576A" w:rsidP="00940818">
            <w:pPr>
              <w:spacing w:line="240" w:lineRule="atLeast"/>
              <w:ind w:left="-117" w:right="-113"/>
              <w:jc w:val="center"/>
              <w:rPr>
                <w:rFonts w:cs="Times New Roman"/>
                <w:sz w:val="18"/>
                <w:szCs w:val="18"/>
              </w:rPr>
            </w:pPr>
          </w:p>
        </w:tc>
      </w:tr>
      <w:tr w:rsidR="00D3576A" w:rsidRPr="00880EEB" w14:paraId="5E235B3B" w14:textId="77777777" w:rsidTr="00EC65EE">
        <w:tc>
          <w:tcPr>
            <w:tcW w:w="2430" w:type="dxa"/>
            <w:vAlign w:val="bottom"/>
          </w:tcPr>
          <w:p w14:paraId="11544602"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690E75EB"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6ACEA53D"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14A61271"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421E4780"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1EA9DA29"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75231681" w14:textId="77777777" w:rsidR="00D3576A" w:rsidRPr="00880EEB" w:rsidRDefault="00D3576A" w:rsidP="00940818">
            <w:pPr>
              <w:spacing w:line="240" w:lineRule="atLeast"/>
              <w:ind w:left="-117" w:right="-113"/>
              <w:jc w:val="center"/>
              <w:rPr>
                <w:rFonts w:cs="Times New Roman"/>
                <w:sz w:val="18"/>
                <w:szCs w:val="18"/>
              </w:rPr>
            </w:pPr>
          </w:p>
        </w:tc>
      </w:tr>
      <w:tr w:rsidR="00D3576A" w:rsidRPr="00880EEB" w14:paraId="3FCF3214" w14:textId="77777777" w:rsidTr="00EC65EE">
        <w:tc>
          <w:tcPr>
            <w:tcW w:w="2430" w:type="dxa"/>
            <w:vAlign w:val="bottom"/>
          </w:tcPr>
          <w:p w14:paraId="0D6FD6C1"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168E684E"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70444908"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06B2A9CD"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0F28D48C"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2C6EC5BE"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c</w:t>
            </w:r>
            <w:r w:rsidR="00D3576A" w:rsidRPr="00880EEB">
              <w:rPr>
                <w:rFonts w:cs="Times New Roman"/>
                <w:sz w:val="18"/>
                <w:szCs w:val="18"/>
              </w:rPr>
              <w:t>ollateral</w:t>
            </w:r>
          </w:p>
        </w:tc>
        <w:tc>
          <w:tcPr>
            <w:tcW w:w="990" w:type="dxa"/>
          </w:tcPr>
          <w:p w14:paraId="30A4DD6B" w14:textId="77777777" w:rsidR="00D3576A" w:rsidRPr="00880EEB" w:rsidRDefault="00D3576A" w:rsidP="00940818">
            <w:pPr>
              <w:spacing w:line="240" w:lineRule="atLeast"/>
              <w:ind w:left="-117" w:right="-113"/>
              <w:jc w:val="center"/>
              <w:rPr>
                <w:rFonts w:cs="Times New Roman"/>
                <w:sz w:val="18"/>
                <w:szCs w:val="18"/>
              </w:rPr>
            </w:pPr>
          </w:p>
        </w:tc>
      </w:tr>
      <w:tr w:rsidR="00D3576A" w:rsidRPr="00880EEB" w14:paraId="2F551EB4" w14:textId="77777777" w:rsidTr="00EC65EE">
        <w:tc>
          <w:tcPr>
            <w:tcW w:w="2430" w:type="dxa"/>
            <w:vAlign w:val="bottom"/>
          </w:tcPr>
          <w:p w14:paraId="0AC10BCD"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2AEE657B"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16B7E765"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2834BAA6"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09E94B8C"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5603FA26"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71A057CC"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Net amount</w:t>
            </w:r>
          </w:p>
        </w:tc>
      </w:tr>
      <w:tr w:rsidR="00D3576A" w:rsidRPr="00880EEB" w14:paraId="640C86C5" w14:textId="77777777" w:rsidTr="00EC65EE">
        <w:tc>
          <w:tcPr>
            <w:tcW w:w="2430" w:type="dxa"/>
            <w:vAlign w:val="bottom"/>
          </w:tcPr>
          <w:p w14:paraId="6F87A0F3" w14:textId="77777777" w:rsidR="00D3576A" w:rsidRPr="00880EEB" w:rsidRDefault="00D3576A" w:rsidP="00940818">
            <w:pPr>
              <w:spacing w:line="240" w:lineRule="atLeast"/>
              <w:ind w:left="-14" w:right="-18"/>
              <w:rPr>
                <w:rFonts w:cs="Times New Roman"/>
                <w:b/>
                <w:bCs/>
                <w:i/>
                <w:iCs/>
                <w:sz w:val="18"/>
                <w:szCs w:val="18"/>
              </w:rPr>
            </w:pPr>
          </w:p>
        </w:tc>
        <w:tc>
          <w:tcPr>
            <w:tcW w:w="6750" w:type="dxa"/>
            <w:gridSpan w:val="6"/>
            <w:vAlign w:val="bottom"/>
          </w:tcPr>
          <w:p w14:paraId="41368802" w14:textId="77777777" w:rsidR="00D3576A" w:rsidRPr="00880EEB" w:rsidRDefault="00D3576A" w:rsidP="00940818">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793490" w:rsidRPr="00880EEB" w14:paraId="0F4BD238" w14:textId="77777777" w:rsidTr="00080F43">
        <w:tc>
          <w:tcPr>
            <w:tcW w:w="2430" w:type="dxa"/>
            <w:vAlign w:val="bottom"/>
          </w:tcPr>
          <w:p w14:paraId="23DE9F77" w14:textId="77777777" w:rsidR="00793490" w:rsidRPr="00880EEB" w:rsidRDefault="00793490" w:rsidP="00080F43">
            <w:pPr>
              <w:spacing w:line="240" w:lineRule="atLeast"/>
              <w:ind w:left="-14" w:right="-18"/>
              <w:rPr>
                <w:rFonts w:cs="Times New Roman"/>
                <w:b/>
                <w:bCs/>
                <w:i/>
                <w:iCs/>
                <w:sz w:val="18"/>
                <w:szCs w:val="18"/>
              </w:rPr>
            </w:pPr>
            <w:r w:rsidRPr="00880EEB">
              <w:rPr>
                <w:rFonts w:cs="Times New Roman"/>
                <w:b/>
                <w:bCs/>
                <w:i/>
                <w:iCs/>
                <w:sz w:val="18"/>
                <w:szCs w:val="18"/>
              </w:rPr>
              <w:t>Financial assets</w:t>
            </w:r>
          </w:p>
        </w:tc>
        <w:tc>
          <w:tcPr>
            <w:tcW w:w="1170" w:type="dxa"/>
            <w:vAlign w:val="bottom"/>
          </w:tcPr>
          <w:p w14:paraId="2E9860C3" w14:textId="77777777" w:rsidR="00793490" w:rsidRPr="00880EEB" w:rsidRDefault="00793490" w:rsidP="006B25F4">
            <w:pPr>
              <w:tabs>
                <w:tab w:val="decimal" w:pos="972"/>
              </w:tabs>
              <w:spacing w:line="240" w:lineRule="atLeast"/>
              <w:ind w:right="-72"/>
              <w:rPr>
                <w:rFonts w:cs="Times New Roman"/>
                <w:sz w:val="18"/>
                <w:szCs w:val="18"/>
              </w:rPr>
            </w:pPr>
          </w:p>
        </w:tc>
        <w:tc>
          <w:tcPr>
            <w:tcW w:w="1080" w:type="dxa"/>
            <w:vAlign w:val="bottom"/>
          </w:tcPr>
          <w:p w14:paraId="26C4EC16" w14:textId="77777777" w:rsidR="00793490" w:rsidRPr="00880EEB" w:rsidRDefault="00793490" w:rsidP="00974A50">
            <w:pPr>
              <w:tabs>
                <w:tab w:val="decimal" w:pos="881"/>
              </w:tabs>
              <w:spacing w:line="240" w:lineRule="atLeast"/>
              <w:ind w:right="-72"/>
              <w:rPr>
                <w:rFonts w:cs="Times New Roman"/>
                <w:sz w:val="18"/>
                <w:szCs w:val="18"/>
              </w:rPr>
            </w:pPr>
          </w:p>
        </w:tc>
        <w:tc>
          <w:tcPr>
            <w:tcW w:w="1260" w:type="dxa"/>
            <w:vAlign w:val="bottom"/>
          </w:tcPr>
          <w:p w14:paraId="6BA1DA43" w14:textId="77777777" w:rsidR="00793490" w:rsidRPr="00880EEB" w:rsidRDefault="00793490" w:rsidP="00974A50">
            <w:pPr>
              <w:tabs>
                <w:tab w:val="decimal" w:pos="881"/>
              </w:tabs>
              <w:spacing w:line="240" w:lineRule="atLeast"/>
              <w:ind w:right="-72"/>
              <w:rPr>
                <w:rFonts w:cs="Times New Roman"/>
                <w:sz w:val="18"/>
                <w:szCs w:val="18"/>
              </w:rPr>
            </w:pPr>
          </w:p>
        </w:tc>
        <w:tc>
          <w:tcPr>
            <w:tcW w:w="1152" w:type="dxa"/>
            <w:vAlign w:val="bottom"/>
          </w:tcPr>
          <w:p w14:paraId="3B3F271D" w14:textId="77777777" w:rsidR="00793490" w:rsidRPr="00880EEB" w:rsidRDefault="00793490" w:rsidP="00974A50">
            <w:pPr>
              <w:tabs>
                <w:tab w:val="decimal" w:pos="881"/>
              </w:tabs>
              <w:spacing w:line="240" w:lineRule="atLeast"/>
              <w:ind w:right="-72"/>
              <w:rPr>
                <w:rFonts w:cs="Times New Roman"/>
                <w:sz w:val="18"/>
                <w:szCs w:val="18"/>
              </w:rPr>
            </w:pPr>
          </w:p>
        </w:tc>
        <w:tc>
          <w:tcPr>
            <w:tcW w:w="1098" w:type="dxa"/>
            <w:vAlign w:val="bottom"/>
          </w:tcPr>
          <w:p w14:paraId="00CC573C" w14:textId="77777777" w:rsidR="00793490" w:rsidRPr="00880EEB" w:rsidRDefault="00793490" w:rsidP="00974A50">
            <w:pPr>
              <w:tabs>
                <w:tab w:val="decimal" w:pos="881"/>
              </w:tabs>
              <w:spacing w:line="240" w:lineRule="atLeast"/>
              <w:ind w:right="-72"/>
              <w:rPr>
                <w:rFonts w:cs="Times New Roman"/>
                <w:sz w:val="18"/>
                <w:szCs w:val="18"/>
              </w:rPr>
            </w:pPr>
          </w:p>
        </w:tc>
        <w:tc>
          <w:tcPr>
            <w:tcW w:w="990" w:type="dxa"/>
            <w:vAlign w:val="bottom"/>
          </w:tcPr>
          <w:p w14:paraId="3A3B4827" w14:textId="77777777" w:rsidR="00793490" w:rsidRPr="00880EEB" w:rsidRDefault="00793490" w:rsidP="00974A50">
            <w:pPr>
              <w:tabs>
                <w:tab w:val="decimal" w:pos="881"/>
              </w:tabs>
              <w:spacing w:line="240" w:lineRule="atLeast"/>
              <w:ind w:right="-72"/>
              <w:rPr>
                <w:rFonts w:cs="Times New Roman"/>
                <w:sz w:val="18"/>
                <w:szCs w:val="18"/>
              </w:rPr>
            </w:pPr>
          </w:p>
        </w:tc>
      </w:tr>
      <w:tr w:rsidR="004550A9" w:rsidRPr="00880EEB" w14:paraId="66AEDB5F" w14:textId="77777777" w:rsidTr="00080F43">
        <w:tc>
          <w:tcPr>
            <w:tcW w:w="2430" w:type="dxa"/>
            <w:vAlign w:val="bottom"/>
          </w:tcPr>
          <w:p w14:paraId="5A82A285" w14:textId="4228BCC7" w:rsidR="004550A9" w:rsidRPr="00880EEB" w:rsidRDefault="001845AE" w:rsidP="00AC51F0">
            <w:pPr>
              <w:spacing w:line="240" w:lineRule="atLeast"/>
              <w:ind w:left="-14" w:right="-108"/>
              <w:rPr>
                <w:rFonts w:cs="Times New Roman"/>
                <w:b/>
                <w:bCs/>
                <w:i/>
                <w:iCs/>
                <w:sz w:val="18"/>
                <w:szCs w:val="18"/>
              </w:rPr>
            </w:pPr>
            <w:r>
              <w:rPr>
                <w:rFonts w:cs="Times New Roman"/>
                <w:sz w:val="18"/>
                <w:szCs w:val="18"/>
              </w:rPr>
              <w:t>Reverse repurchase agreement</w:t>
            </w:r>
            <w:r w:rsidR="000E6068">
              <w:rPr>
                <w:rFonts w:cs="Times New Roman"/>
                <w:sz w:val="18"/>
                <w:szCs w:val="18"/>
              </w:rPr>
              <w:t>s</w:t>
            </w:r>
          </w:p>
        </w:tc>
        <w:tc>
          <w:tcPr>
            <w:tcW w:w="1170" w:type="dxa"/>
            <w:vAlign w:val="bottom"/>
          </w:tcPr>
          <w:p w14:paraId="60A1A0CE" w14:textId="216AF273" w:rsidR="004550A9" w:rsidRPr="00880EEB" w:rsidRDefault="00FB73E2" w:rsidP="006B25F4">
            <w:pPr>
              <w:tabs>
                <w:tab w:val="decimal" w:pos="972"/>
              </w:tabs>
              <w:spacing w:line="240" w:lineRule="atLeast"/>
              <w:ind w:right="-72"/>
              <w:rPr>
                <w:rFonts w:cs="Times New Roman"/>
                <w:sz w:val="18"/>
                <w:szCs w:val="18"/>
              </w:rPr>
            </w:pPr>
            <w:r w:rsidRPr="00FB73E2">
              <w:rPr>
                <w:rFonts w:cs="Times New Roman"/>
                <w:sz w:val="18"/>
                <w:szCs w:val="18"/>
              </w:rPr>
              <w:t>13,400,000</w:t>
            </w:r>
          </w:p>
        </w:tc>
        <w:tc>
          <w:tcPr>
            <w:tcW w:w="1080" w:type="dxa"/>
            <w:vAlign w:val="bottom"/>
          </w:tcPr>
          <w:p w14:paraId="33A2EC88" w14:textId="5D946EB5" w:rsidR="004550A9" w:rsidRPr="00880EEB" w:rsidRDefault="00FB73E2" w:rsidP="00974A50">
            <w:pPr>
              <w:tabs>
                <w:tab w:val="decimal" w:pos="881"/>
              </w:tabs>
              <w:spacing w:line="240" w:lineRule="atLeast"/>
              <w:ind w:right="-72"/>
              <w:rPr>
                <w:rFonts w:cs="Times New Roman"/>
                <w:sz w:val="18"/>
                <w:szCs w:val="18"/>
              </w:rPr>
            </w:pPr>
            <w:r w:rsidRPr="00FB73E2">
              <w:rPr>
                <w:rFonts w:cs="Times New Roman"/>
                <w:sz w:val="18"/>
                <w:szCs w:val="18"/>
              </w:rPr>
              <w:t>-</w:t>
            </w:r>
          </w:p>
        </w:tc>
        <w:tc>
          <w:tcPr>
            <w:tcW w:w="1260" w:type="dxa"/>
            <w:vAlign w:val="bottom"/>
          </w:tcPr>
          <w:p w14:paraId="0C58F440" w14:textId="6B27D7A8" w:rsidR="004550A9" w:rsidRPr="00880EEB" w:rsidRDefault="00FB73E2" w:rsidP="00FB73E2">
            <w:pPr>
              <w:tabs>
                <w:tab w:val="decimal" w:pos="972"/>
              </w:tabs>
              <w:spacing w:line="240" w:lineRule="atLeast"/>
              <w:ind w:right="-72"/>
              <w:rPr>
                <w:rFonts w:cs="Times New Roman"/>
                <w:sz w:val="18"/>
                <w:szCs w:val="18"/>
              </w:rPr>
            </w:pPr>
            <w:r w:rsidRPr="00FB73E2">
              <w:rPr>
                <w:rFonts w:cs="Times New Roman"/>
                <w:sz w:val="18"/>
                <w:szCs w:val="18"/>
              </w:rPr>
              <w:t>13,400,000</w:t>
            </w:r>
          </w:p>
        </w:tc>
        <w:tc>
          <w:tcPr>
            <w:tcW w:w="1152" w:type="dxa"/>
            <w:vAlign w:val="bottom"/>
          </w:tcPr>
          <w:p w14:paraId="4B9F02BB" w14:textId="2267F836" w:rsidR="004550A9" w:rsidRPr="00880EEB" w:rsidRDefault="00FB73E2" w:rsidP="00974A50">
            <w:pPr>
              <w:tabs>
                <w:tab w:val="decimal" w:pos="881"/>
              </w:tabs>
              <w:spacing w:line="240" w:lineRule="atLeast"/>
              <w:ind w:right="-72"/>
              <w:rPr>
                <w:rFonts w:cs="Times New Roman"/>
                <w:sz w:val="18"/>
                <w:szCs w:val="18"/>
              </w:rPr>
            </w:pPr>
            <w:r w:rsidRPr="00FB73E2">
              <w:rPr>
                <w:rFonts w:cs="Times New Roman"/>
                <w:sz w:val="18"/>
                <w:szCs w:val="18"/>
              </w:rPr>
              <w:t>-</w:t>
            </w:r>
          </w:p>
        </w:tc>
        <w:tc>
          <w:tcPr>
            <w:tcW w:w="1098" w:type="dxa"/>
            <w:vAlign w:val="bottom"/>
          </w:tcPr>
          <w:p w14:paraId="2E38A4B7" w14:textId="17B231FD" w:rsidR="004550A9" w:rsidRPr="00880EEB" w:rsidRDefault="00FB73E2" w:rsidP="00974A50">
            <w:pPr>
              <w:tabs>
                <w:tab w:val="decimal" w:pos="881"/>
              </w:tabs>
              <w:spacing w:line="240" w:lineRule="atLeast"/>
              <w:ind w:right="-72"/>
              <w:rPr>
                <w:rFonts w:cs="Times New Roman"/>
                <w:sz w:val="18"/>
                <w:szCs w:val="18"/>
              </w:rPr>
            </w:pPr>
            <w:r w:rsidRPr="00FB73E2">
              <w:rPr>
                <w:rFonts w:cs="Times New Roman"/>
                <w:sz w:val="18"/>
                <w:szCs w:val="18"/>
              </w:rPr>
              <w:t>13,528,871</w:t>
            </w:r>
          </w:p>
        </w:tc>
        <w:tc>
          <w:tcPr>
            <w:tcW w:w="990" w:type="dxa"/>
            <w:vAlign w:val="bottom"/>
          </w:tcPr>
          <w:p w14:paraId="4E13BFB8" w14:textId="09A9FD06" w:rsidR="004550A9" w:rsidRPr="00880EEB" w:rsidRDefault="00FB73E2" w:rsidP="00B95516">
            <w:pPr>
              <w:tabs>
                <w:tab w:val="decimal" w:pos="788"/>
              </w:tabs>
              <w:spacing w:line="240" w:lineRule="atLeast"/>
              <w:ind w:right="-72"/>
              <w:rPr>
                <w:rFonts w:cs="Times New Roman"/>
                <w:sz w:val="18"/>
                <w:szCs w:val="18"/>
              </w:rPr>
            </w:pPr>
            <w:r w:rsidRPr="00FB73E2">
              <w:rPr>
                <w:rFonts w:cs="Times New Roman"/>
                <w:sz w:val="18"/>
                <w:szCs w:val="18"/>
              </w:rPr>
              <w:t>-</w:t>
            </w:r>
          </w:p>
        </w:tc>
      </w:tr>
      <w:tr w:rsidR="00AB74EB" w:rsidRPr="00880EEB" w14:paraId="040CA96F" w14:textId="77777777" w:rsidTr="00080F43">
        <w:tc>
          <w:tcPr>
            <w:tcW w:w="2430" w:type="dxa"/>
            <w:vAlign w:val="bottom"/>
          </w:tcPr>
          <w:p w14:paraId="5D8AAA5D" w14:textId="438685E9" w:rsidR="00AB74EB" w:rsidRPr="00880EEB" w:rsidRDefault="001845AE" w:rsidP="00080F43">
            <w:pPr>
              <w:spacing w:line="240" w:lineRule="atLeast"/>
              <w:ind w:left="-14" w:right="-18"/>
              <w:rPr>
                <w:rFonts w:cs="Times New Roman"/>
                <w:sz w:val="18"/>
                <w:szCs w:val="18"/>
              </w:rPr>
            </w:pPr>
            <w:r>
              <w:rPr>
                <w:sz w:val="18"/>
                <w:szCs w:val="22"/>
                <w:lang w:val="en-US" w:bidi="th-TH"/>
              </w:rPr>
              <w:t>Payment services receivables</w:t>
            </w:r>
          </w:p>
        </w:tc>
        <w:tc>
          <w:tcPr>
            <w:tcW w:w="1170" w:type="dxa"/>
            <w:vAlign w:val="bottom"/>
          </w:tcPr>
          <w:p w14:paraId="2BB6A9F9" w14:textId="148E8A37" w:rsidR="00AB74EB" w:rsidRPr="00880EEB" w:rsidRDefault="00FB73E2" w:rsidP="006B25F4">
            <w:pPr>
              <w:tabs>
                <w:tab w:val="decimal" w:pos="972"/>
              </w:tabs>
              <w:spacing w:line="240" w:lineRule="atLeast"/>
              <w:ind w:right="-72"/>
              <w:rPr>
                <w:rFonts w:cs="Times New Roman"/>
                <w:sz w:val="18"/>
                <w:szCs w:val="18"/>
              </w:rPr>
            </w:pPr>
            <w:r w:rsidRPr="00FB73E2">
              <w:rPr>
                <w:rFonts w:cs="Times New Roman"/>
                <w:sz w:val="18"/>
                <w:szCs w:val="18"/>
              </w:rPr>
              <w:t>62,459</w:t>
            </w:r>
          </w:p>
        </w:tc>
        <w:tc>
          <w:tcPr>
            <w:tcW w:w="1080" w:type="dxa"/>
            <w:vAlign w:val="bottom"/>
          </w:tcPr>
          <w:p w14:paraId="19A3766C" w14:textId="29069064" w:rsidR="00AB74EB" w:rsidRPr="00880EEB" w:rsidRDefault="00FB73E2" w:rsidP="00974A50">
            <w:pPr>
              <w:tabs>
                <w:tab w:val="decimal" w:pos="881"/>
              </w:tabs>
              <w:spacing w:line="240" w:lineRule="atLeast"/>
              <w:ind w:right="-72"/>
              <w:rPr>
                <w:rFonts w:cs="Times New Roman"/>
                <w:sz w:val="18"/>
                <w:szCs w:val="18"/>
              </w:rPr>
            </w:pPr>
            <w:r w:rsidRPr="00FB73E2">
              <w:rPr>
                <w:rFonts w:cs="Times New Roman"/>
                <w:sz w:val="18"/>
                <w:szCs w:val="18"/>
              </w:rPr>
              <w:t>46,273</w:t>
            </w:r>
          </w:p>
        </w:tc>
        <w:tc>
          <w:tcPr>
            <w:tcW w:w="1260" w:type="dxa"/>
            <w:vAlign w:val="bottom"/>
          </w:tcPr>
          <w:p w14:paraId="2F02D338" w14:textId="145BA08F" w:rsidR="00AB74EB" w:rsidRPr="00880EEB" w:rsidRDefault="00FB73E2" w:rsidP="00FB73E2">
            <w:pPr>
              <w:tabs>
                <w:tab w:val="decimal" w:pos="972"/>
              </w:tabs>
              <w:spacing w:line="240" w:lineRule="atLeast"/>
              <w:ind w:right="-72"/>
              <w:rPr>
                <w:rFonts w:cs="Times New Roman"/>
                <w:sz w:val="18"/>
                <w:szCs w:val="18"/>
              </w:rPr>
            </w:pPr>
            <w:r w:rsidRPr="00FB73E2">
              <w:rPr>
                <w:rFonts w:cs="Times New Roman"/>
                <w:sz w:val="18"/>
                <w:szCs w:val="18"/>
              </w:rPr>
              <w:t>16,186</w:t>
            </w:r>
          </w:p>
        </w:tc>
        <w:tc>
          <w:tcPr>
            <w:tcW w:w="1152" w:type="dxa"/>
            <w:vAlign w:val="bottom"/>
          </w:tcPr>
          <w:p w14:paraId="1A6DD7D9" w14:textId="595C74A5" w:rsidR="00AB74EB" w:rsidRPr="00880EEB" w:rsidRDefault="00FB73E2" w:rsidP="00974A50">
            <w:pPr>
              <w:tabs>
                <w:tab w:val="decimal" w:pos="881"/>
              </w:tabs>
              <w:spacing w:line="240" w:lineRule="atLeast"/>
              <w:ind w:right="-72"/>
              <w:rPr>
                <w:rFonts w:cs="Times New Roman"/>
                <w:sz w:val="18"/>
                <w:szCs w:val="18"/>
              </w:rPr>
            </w:pPr>
            <w:r w:rsidRPr="00FB73E2">
              <w:rPr>
                <w:rFonts w:cs="Times New Roman"/>
                <w:sz w:val="18"/>
                <w:szCs w:val="18"/>
              </w:rPr>
              <w:t>-</w:t>
            </w:r>
          </w:p>
        </w:tc>
        <w:tc>
          <w:tcPr>
            <w:tcW w:w="1098" w:type="dxa"/>
            <w:vAlign w:val="bottom"/>
          </w:tcPr>
          <w:p w14:paraId="02FE64C5" w14:textId="4AF3B0E3" w:rsidR="00AB74EB" w:rsidRPr="00880EEB" w:rsidRDefault="00FB73E2" w:rsidP="00974A50">
            <w:pPr>
              <w:tabs>
                <w:tab w:val="decimal" w:pos="881"/>
              </w:tabs>
              <w:spacing w:line="240" w:lineRule="atLeast"/>
              <w:ind w:right="-72"/>
              <w:rPr>
                <w:rFonts w:cs="Times New Roman"/>
                <w:sz w:val="18"/>
                <w:szCs w:val="18"/>
              </w:rPr>
            </w:pPr>
            <w:r w:rsidRPr="00FB73E2">
              <w:rPr>
                <w:rFonts w:cs="Times New Roman"/>
                <w:sz w:val="18"/>
                <w:szCs w:val="18"/>
              </w:rPr>
              <w:t>-</w:t>
            </w:r>
          </w:p>
        </w:tc>
        <w:tc>
          <w:tcPr>
            <w:tcW w:w="990" w:type="dxa"/>
            <w:vAlign w:val="bottom"/>
          </w:tcPr>
          <w:p w14:paraId="746C913C" w14:textId="391399C4" w:rsidR="00AB74EB" w:rsidRPr="00880EEB" w:rsidRDefault="00FB73E2" w:rsidP="00B95516">
            <w:pPr>
              <w:tabs>
                <w:tab w:val="decimal" w:pos="788"/>
              </w:tabs>
              <w:spacing w:line="240" w:lineRule="atLeast"/>
              <w:ind w:right="-72"/>
              <w:rPr>
                <w:rFonts w:cs="Times New Roman"/>
                <w:sz w:val="18"/>
                <w:szCs w:val="18"/>
              </w:rPr>
            </w:pPr>
            <w:r w:rsidRPr="00FB73E2">
              <w:rPr>
                <w:rFonts w:cs="Times New Roman"/>
                <w:sz w:val="18"/>
                <w:szCs w:val="18"/>
              </w:rPr>
              <w:t>16,186</w:t>
            </w:r>
          </w:p>
        </w:tc>
      </w:tr>
      <w:tr w:rsidR="00793490" w:rsidRPr="00552334" w14:paraId="5C28B6E3" w14:textId="77777777" w:rsidTr="00080F43">
        <w:tc>
          <w:tcPr>
            <w:tcW w:w="2430" w:type="dxa"/>
            <w:vAlign w:val="bottom"/>
          </w:tcPr>
          <w:p w14:paraId="75959D87" w14:textId="77777777" w:rsidR="00793490" w:rsidRPr="00880EEB" w:rsidRDefault="00793490" w:rsidP="00080F43">
            <w:pPr>
              <w:spacing w:line="240" w:lineRule="atLeast"/>
              <w:ind w:left="-14" w:right="-18"/>
              <w:rPr>
                <w:rFonts w:cs="Times New Roman"/>
                <w:b/>
                <w:bCs/>
                <w:sz w:val="18"/>
                <w:szCs w:val="18"/>
              </w:rPr>
            </w:pPr>
            <w:r w:rsidRPr="00880EEB">
              <w:rPr>
                <w:rFonts w:cs="Times New Roman"/>
                <w:b/>
                <w:bCs/>
                <w:sz w:val="18"/>
                <w:szCs w:val="18"/>
              </w:rPr>
              <w:t>Total</w:t>
            </w:r>
          </w:p>
        </w:tc>
        <w:tc>
          <w:tcPr>
            <w:tcW w:w="1170" w:type="dxa"/>
            <w:vAlign w:val="bottom"/>
          </w:tcPr>
          <w:p w14:paraId="07C94B5E" w14:textId="61B098AC" w:rsidR="00793490" w:rsidRPr="00974A50" w:rsidRDefault="00FB73E2" w:rsidP="00080F43">
            <w:pPr>
              <w:pBdr>
                <w:top w:val="single" w:sz="4" w:space="1" w:color="auto"/>
                <w:bottom w:val="double" w:sz="4" w:space="1" w:color="auto"/>
              </w:pBdr>
              <w:tabs>
                <w:tab w:val="decimal" w:pos="972"/>
              </w:tabs>
              <w:spacing w:line="240" w:lineRule="atLeast"/>
              <w:ind w:right="-72"/>
              <w:rPr>
                <w:rFonts w:cs="Times New Roman"/>
                <w:b/>
                <w:bCs/>
                <w:sz w:val="18"/>
                <w:szCs w:val="18"/>
              </w:rPr>
            </w:pPr>
            <w:r w:rsidRPr="00FB73E2">
              <w:rPr>
                <w:rFonts w:cs="Times New Roman"/>
                <w:b/>
                <w:bCs/>
                <w:sz w:val="18"/>
                <w:szCs w:val="18"/>
              </w:rPr>
              <w:t>13,462,459</w:t>
            </w:r>
          </w:p>
        </w:tc>
        <w:tc>
          <w:tcPr>
            <w:tcW w:w="1080" w:type="dxa"/>
            <w:vAlign w:val="bottom"/>
          </w:tcPr>
          <w:p w14:paraId="505D0A6C" w14:textId="59BE3C05" w:rsidR="00793490" w:rsidRPr="00974A50" w:rsidRDefault="00FB73E2" w:rsidP="00080F43">
            <w:pPr>
              <w:pBdr>
                <w:top w:val="single" w:sz="4" w:space="1" w:color="auto"/>
                <w:bottom w:val="double" w:sz="4" w:space="1" w:color="auto"/>
              </w:pBdr>
              <w:tabs>
                <w:tab w:val="decimal" w:pos="881"/>
              </w:tabs>
              <w:spacing w:line="240" w:lineRule="atLeast"/>
              <w:ind w:right="-72"/>
              <w:rPr>
                <w:rFonts w:cs="Times New Roman"/>
                <w:b/>
                <w:bCs/>
                <w:sz w:val="18"/>
                <w:szCs w:val="18"/>
              </w:rPr>
            </w:pPr>
            <w:r w:rsidRPr="00FB73E2">
              <w:rPr>
                <w:rFonts w:cs="Times New Roman"/>
                <w:b/>
                <w:bCs/>
                <w:sz w:val="18"/>
                <w:szCs w:val="18"/>
              </w:rPr>
              <w:t>46,273</w:t>
            </w:r>
          </w:p>
        </w:tc>
        <w:tc>
          <w:tcPr>
            <w:tcW w:w="1260" w:type="dxa"/>
            <w:vAlign w:val="bottom"/>
          </w:tcPr>
          <w:p w14:paraId="1C65B0B2" w14:textId="1557F092" w:rsidR="00793490" w:rsidRPr="00974A50" w:rsidRDefault="00FB73E2" w:rsidP="00FB73E2">
            <w:pPr>
              <w:pBdr>
                <w:top w:val="single" w:sz="4" w:space="1" w:color="auto"/>
                <w:bottom w:val="double" w:sz="4" w:space="1" w:color="auto"/>
              </w:pBdr>
              <w:tabs>
                <w:tab w:val="decimal" w:pos="972"/>
              </w:tabs>
              <w:spacing w:line="240" w:lineRule="atLeast"/>
              <w:ind w:right="-72"/>
              <w:rPr>
                <w:rFonts w:cs="Times New Roman"/>
                <w:b/>
                <w:bCs/>
                <w:sz w:val="18"/>
                <w:szCs w:val="18"/>
              </w:rPr>
            </w:pPr>
            <w:r w:rsidRPr="00FB73E2">
              <w:rPr>
                <w:rFonts w:cs="Times New Roman"/>
                <w:b/>
                <w:bCs/>
                <w:sz w:val="18"/>
                <w:szCs w:val="18"/>
              </w:rPr>
              <w:t>13,416,186</w:t>
            </w:r>
          </w:p>
        </w:tc>
        <w:tc>
          <w:tcPr>
            <w:tcW w:w="1152" w:type="dxa"/>
            <w:vAlign w:val="bottom"/>
          </w:tcPr>
          <w:p w14:paraId="04385FE1" w14:textId="01D5D13B" w:rsidR="00793490" w:rsidRPr="00974A50" w:rsidRDefault="00FB73E2" w:rsidP="00080F43">
            <w:pPr>
              <w:pBdr>
                <w:top w:val="single" w:sz="4" w:space="1" w:color="auto"/>
                <w:bottom w:val="double" w:sz="4" w:space="1" w:color="auto"/>
              </w:pBdr>
              <w:tabs>
                <w:tab w:val="decimal" w:pos="888"/>
              </w:tabs>
              <w:spacing w:line="240" w:lineRule="atLeast"/>
              <w:ind w:right="-72"/>
              <w:rPr>
                <w:rFonts w:cs="Times New Roman"/>
                <w:b/>
                <w:bCs/>
                <w:sz w:val="18"/>
                <w:szCs w:val="18"/>
              </w:rPr>
            </w:pPr>
            <w:r w:rsidRPr="00FB73E2">
              <w:rPr>
                <w:rFonts w:cs="Times New Roman"/>
                <w:b/>
                <w:bCs/>
                <w:sz w:val="18"/>
                <w:szCs w:val="18"/>
              </w:rPr>
              <w:t>-</w:t>
            </w:r>
          </w:p>
        </w:tc>
        <w:tc>
          <w:tcPr>
            <w:tcW w:w="1098" w:type="dxa"/>
            <w:vAlign w:val="bottom"/>
          </w:tcPr>
          <w:p w14:paraId="01C2EB98" w14:textId="5759BAB1" w:rsidR="00793490" w:rsidRPr="00974A50" w:rsidRDefault="00FB73E2" w:rsidP="00080F43">
            <w:pPr>
              <w:pBdr>
                <w:top w:val="single" w:sz="4" w:space="1" w:color="auto"/>
                <w:bottom w:val="double" w:sz="4" w:space="1" w:color="auto"/>
              </w:pBdr>
              <w:tabs>
                <w:tab w:val="decimal" w:pos="883"/>
              </w:tabs>
              <w:spacing w:line="240" w:lineRule="atLeast"/>
              <w:ind w:right="-72"/>
              <w:rPr>
                <w:rFonts w:cs="Times New Roman"/>
                <w:b/>
                <w:bCs/>
                <w:sz w:val="18"/>
                <w:szCs w:val="18"/>
              </w:rPr>
            </w:pPr>
            <w:r w:rsidRPr="00FB73E2">
              <w:rPr>
                <w:rFonts w:cs="Times New Roman"/>
                <w:b/>
                <w:bCs/>
                <w:sz w:val="18"/>
                <w:szCs w:val="18"/>
              </w:rPr>
              <w:t>13,528,871</w:t>
            </w:r>
          </w:p>
        </w:tc>
        <w:tc>
          <w:tcPr>
            <w:tcW w:w="990" w:type="dxa"/>
            <w:vAlign w:val="bottom"/>
          </w:tcPr>
          <w:p w14:paraId="2DD4EA2E" w14:textId="5FA57C08" w:rsidR="00793490" w:rsidRPr="00CF02EA" w:rsidRDefault="00FB73E2" w:rsidP="00B95516">
            <w:pPr>
              <w:pBdr>
                <w:top w:val="single" w:sz="4" w:space="1" w:color="auto"/>
                <w:bottom w:val="double" w:sz="4" w:space="1" w:color="auto"/>
              </w:pBdr>
              <w:tabs>
                <w:tab w:val="decimal" w:pos="788"/>
              </w:tabs>
              <w:spacing w:line="240" w:lineRule="atLeast"/>
              <w:ind w:right="-72"/>
              <w:rPr>
                <w:rFonts w:cs="Times New Roman"/>
                <w:b/>
                <w:bCs/>
                <w:sz w:val="18"/>
                <w:szCs w:val="18"/>
              </w:rPr>
            </w:pPr>
            <w:r w:rsidRPr="00CF02EA">
              <w:rPr>
                <w:rFonts w:cs="Times New Roman"/>
                <w:b/>
                <w:bCs/>
                <w:sz w:val="18"/>
                <w:szCs w:val="18"/>
              </w:rPr>
              <w:t>16,186</w:t>
            </w:r>
          </w:p>
        </w:tc>
      </w:tr>
      <w:tr w:rsidR="00686745" w:rsidRPr="00880EEB" w14:paraId="5AC2FFF2" w14:textId="77777777" w:rsidTr="0093239C">
        <w:trPr>
          <w:trHeight w:val="182"/>
        </w:trPr>
        <w:tc>
          <w:tcPr>
            <w:tcW w:w="2430" w:type="dxa"/>
            <w:vAlign w:val="bottom"/>
          </w:tcPr>
          <w:p w14:paraId="6D1BA1F2" w14:textId="77777777" w:rsidR="00686745" w:rsidRPr="0093239C" w:rsidRDefault="00686745" w:rsidP="00940818">
            <w:pPr>
              <w:spacing w:line="240" w:lineRule="atLeast"/>
              <w:ind w:left="-14" w:right="-18"/>
              <w:rPr>
                <w:rFonts w:cs="Times New Roman"/>
                <w:b/>
                <w:bCs/>
                <w:i/>
                <w:iCs/>
                <w:sz w:val="14"/>
                <w:szCs w:val="14"/>
              </w:rPr>
            </w:pPr>
          </w:p>
        </w:tc>
        <w:tc>
          <w:tcPr>
            <w:tcW w:w="1170" w:type="dxa"/>
            <w:vAlign w:val="bottom"/>
          </w:tcPr>
          <w:p w14:paraId="5820ADEF"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080" w:type="dxa"/>
            <w:vAlign w:val="bottom"/>
          </w:tcPr>
          <w:p w14:paraId="78BD8EC0"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260" w:type="dxa"/>
            <w:vAlign w:val="bottom"/>
          </w:tcPr>
          <w:p w14:paraId="1B1A4F4B"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152" w:type="dxa"/>
            <w:vAlign w:val="bottom"/>
          </w:tcPr>
          <w:p w14:paraId="5B60A751"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1098" w:type="dxa"/>
            <w:vAlign w:val="bottom"/>
          </w:tcPr>
          <w:p w14:paraId="25FFBBAC" w14:textId="77777777" w:rsidR="00686745" w:rsidRPr="0093239C" w:rsidRDefault="00686745" w:rsidP="00940818">
            <w:pPr>
              <w:tabs>
                <w:tab w:val="decimal" w:pos="748"/>
              </w:tabs>
              <w:spacing w:line="240" w:lineRule="atLeast"/>
              <w:ind w:right="-169"/>
              <w:rPr>
                <w:rFonts w:cs="Times New Roman"/>
                <w:sz w:val="14"/>
                <w:szCs w:val="14"/>
                <w:lang w:bidi="th-TH"/>
              </w:rPr>
            </w:pPr>
          </w:p>
        </w:tc>
        <w:tc>
          <w:tcPr>
            <w:tcW w:w="990" w:type="dxa"/>
            <w:vAlign w:val="bottom"/>
          </w:tcPr>
          <w:p w14:paraId="5ECF88E1" w14:textId="77777777" w:rsidR="00686745" w:rsidRPr="0093239C" w:rsidRDefault="00686745" w:rsidP="00940818">
            <w:pPr>
              <w:tabs>
                <w:tab w:val="decimal" w:pos="748"/>
              </w:tabs>
              <w:spacing w:line="240" w:lineRule="atLeast"/>
              <w:ind w:right="-169"/>
              <w:rPr>
                <w:rFonts w:cs="Times New Roman"/>
                <w:sz w:val="14"/>
                <w:szCs w:val="14"/>
                <w:lang w:bidi="th-TH"/>
              </w:rPr>
            </w:pPr>
          </w:p>
        </w:tc>
      </w:tr>
      <w:tr w:rsidR="00EB224F" w:rsidRPr="00880EEB" w14:paraId="2BE66AA5" w14:textId="77777777" w:rsidTr="00EC65EE">
        <w:tc>
          <w:tcPr>
            <w:tcW w:w="2430" w:type="dxa"/>
            <w:vAlign w:val="bottom"/>
          </w:tcPr>
          <w:p w14:paraId="4F9B2FCC" w14:textId="522C5408" w:rsidR="00EB224F" w:rsidRPr="00880EEB" w:rsidRDefault="00EB224F" w:rsidP="00940818">
            <w:pPr>
              <w:spacing w:line="240" w:lineRule="atLeast"/>
              <w:ind w:left="-14" w:right="-18"/>
              <w:rPr>
                <w:rFonts w:cs="Times New Roman"/>
                <w:b/>
                <w:bCs/>
                <w:i/>
                <w:iCs/>
                <w:sz w:val="18"/>
                <w:szCs w:val="18"/>
              </w:rPr>
            </w:pPr>
            <w:r w:rsidRPr="00880EEB">
              <w:rPr>
                <w:rFonts w:cs="Times New Roman"/>
                <w:b/>
                <w:bCs/>
                <w:i/>
                <w:iCs/>
                <w:sz w:val="18"/>
                <w:szCs w:val="18"/>
              </w:rPr>
              <w:t xml:space="preserve">Financial </w:t>
            </w:r>
            <w:r w:rsidR="00793490">
              <w:rPr>
                <w:rFonts w:cs="Times New Roman"/>
                <w:b/>
                <w:bCs/>
                <w:i/>
                <w:iCs/>
                <w:sz w:val="18"/>
                <w:szCs w:val="18"/>
              </w:rPr>
              <w:t>liabilitie</w:t>
            </w:r>
            <w:r w:rsidR="00793490" w:rsidRPr="00880EEB">
              <w:rPr>
                <w:rFonts w:cs="Times New Roman"/>
                <w:b/>
                <w:bCs/>
                <w:i/>
                <w:iCs/>
                <w:sz w:val="18"/>
                <w:szCs w:val="18"/>
              </w:rPr>
              <w:t>s</w:t>
            </w:r>
          </w:p>
        </w:tc>
        <w:tc>
          <w:tcPr>
            <w:tcW w:w="1170" w:type="dxa"/>
            <w:vAlign w:val="bottom"/>
          </w:tcPr>
          <w:p w14:paraId="0F858519" w14:textId="77777777" w:rsidR="00EB224F" w:rsidRPr="00880EEB" w:rsidRDefault="00EB224F" w:rsidP="00974A50">
            <w:pPr>
              <w:tabs>
                <w:tab w:val="decimal" w:pos="972"/>
              </w:tabs>
              <w:spacing w:line="240" w:lineRule="atLeast"/>
              <w:ind w:right="-72"/>
              <w:rPr>
                <w:rFonts w:cs="Times New Roman"/>
                <w:sz w:val="18"/>
                <w:szCs w:val="18"/>
              </w:rPr>
            </w:pPr>
          </w:p>
        </w:tc>
        <w:tc>
          <w:tcPr>
            <w:tcW w:w="1080" w:type="dxa"/>
            <w:vAlign w:val="bottom"/>
          </w:tcPr>
          <w:p w14:paraId="104FB759" w14:textId="77777777" w:rsidR="00EB224F" w:rsidRPr="00880EEB" w:rsidRDefault="00EB224F" w:rsidP="00974A50">
            <w:pPr>
              <w:tabs>
                <w:tab w:val="decimal" w:pos="972"/>
              </w:tabs>
              <w:spacing w:line="240" w:lineRule="atLeast"/>
              <w:ind w:right="-72"/>
              <w:rPr>
                <w:rFonts w:cs="Times New Roman"/>
                <w:sz w:val="18"/>
                <w:szCs w:val="18"/>
              </w:rPr>
            </w:pPr>
          </w:p>
        </w:tc>
        <w:tc>
          <w:tcPr>
            <w:tcW w:w="1260" w:type="dxa"/>
            <w:vAlign w:val="bottom"/>
          </w:tcPr>
          <w:p w14:paraId="5D398BB3" w14:textId="77777777" w:rsidR="00EB224F" w:rsidRPr="00880EEB" w:rsidRDefault="00EB224F" w:rsidP="00974A50">
            <w:pPr>
              <w:tabs>
                <w:tab w:val="decimal" w:pos="972"/>
              </w:tabs>
              <w:spacing w:line="240" w:lineRule="atLeast"/>
              <w:ind w:right="-72"/>
              <w:rPr>
                <w:rFonts w:cs="Times New Roman"/>
                <w:sz w:val="18"/>
                <w:szCs w:val="18"/>
              </w:rPr>
            </w:pPr>
          </w:p>
        </w:tc>
        <w:tc>
          <w:tcPr>
            <w:tcW w:w="1152" w:type="dxa"/>
            <w:vAlign w:val="bottom"/>
          </w:tcPr>
          <w:p w14:paraId="03B13EFA" w14:textId="77777777" w:rsidR="00EB224F" w:rsidRPr="00880EEB" w:rsidRDefault="00EB224F" w:rsidP="00974A50">
            <w:pPr>
              <w:tabs>
                <w:tab w:val="decimal" w:pos="972"/>
              </w:tabs>
              <w:spacing w:line="240" w:lineRule="atLeast"/>
              <w:ind w:right="-72"/>
              <w:rPr>
                <w:rFonts w:cs="Times New Roman"/>
                <w:sz w:val="18"/>
                <w:szCs w:val="18"/>
              </w:rPr>
            </w:pPr>
          </w:p>
        </w:tc>
        <w:tc>
          <w:tcPr>
            <w:tcW w:w="1098" w:type="dxa"/>
            <w:vAlign w:val="bottom"/>
          </w:tcPr>
          <w:p w14:paraId="41C9B458" w14:textId="77777777" w:rsidR="00EB224F" w:rsidRPr="00880EEB" w:rsidRDefault="00EB224F" w:rsidP="00974A50">
            <w:pPr>
              <w:tabs>
                <w:tab w:val="decimal" w:pos="972"/>
              </w:tabs>
              <w:spacing w:line="240" w:lineRule="atLeast"/>
              <w:ind w:right="-72"/>
              <w:rPr>
                <w:rFonts w:cs="Times New Roman"/>
                <w:sz w:val="18"/>
                <w:szCs w:val="18"/>
              </w:rPr>
            </w:pPr>
          </w:p>
        </w:tc>
        <w:tc>
          <w:tcPr>
            <w:tcW w:w="990" w:type="dxa"/>
            <w:vAlign w:val="bottom"/>
          </w:tcPr>
          <w:p w14:paraId="72185E4B" w14:textId="77777777" w:rsidR="00EB224F" w:rsidRPr="00880EEB" w:rsidRDefault="00EB224F" w:rsidP="00974A50">
            <w:pPr>
              <w:tabs>
                <w:tab w:val="decimal" w:pos="972"/>
              </w:tabs>
              <w:spacing w:line="240" w:lineRule="atLeast"/>
              <w:ind w:right="-72"/>
              <w:rPr>
                <w:rFonts w:cs="Times New Roman"/>
                <w:sz w:val="18"/>
                <w:szCs w:val="18"/>
              </w:rPr>
            </w:pPr>
          </w:p>
        </w:tc>
      </w:tr>
      <w:tr w:rsidR="00793490" w:rsidRPr="00793490" w14:paraId="6049D451" w14:textId="77777777" w:rsidTr="00EC65EE">
        <w:tc>
          <w:tcPr>
            <w:tcW w:w="2430" w:type="dxa"/>
            <w:vAlign w:val="bottom"/>
          </w:tcPr>
          <w:p w14:paraId="1E9F4BFA" w14:textId="6F65067D" w:rsidR="00793490" w:rsidRPr="00880EEB" w:rsidRDefault="0063467F" w:rsidP="00793490">
            <w:pPr>
              <w:spacing w:line="240" w:lineRule="atLeast"/>
              <w:ind w:left="-14" w:right="-108"/>
              <w:rPr>
                <w:rFonts w:cs="Times New Roman"/>
                <w:sz w:val="18"/>
                <w:szCs w:val="18"/>
              </w:rPr>
            </w:pPr>
            <w:r>
              <w:rPr>
                <w:rFonts w:cs="Times New Roman"/>
                <w:sz w:val="18"/>
                <w:szCs w:val="18"/>
              </w:rPr>
              <w:t>De</w:t>
            </w:r>
            <w:r w:rsidR="003B18E1">
              <w:rPr>
                <w:rFonts w:cs="Times New Roman"/>
                <w:sz w:val="18"/>
                <w:szCs w:val="18"/>
              </w:rPr>
              <w:t>r</w:t>
            </w:r>
            <w:r>
              <w:rPr>
                <w:rFonts w:cs="Times New Roman"/>
                <w:sz w:val="18"/>
                <w:szCs w:val="18"/>
              </w:rPr>
              <w:t>ivative liabilities</w:t>
            </w:r>
          </w:p>
        </w:tc>
        <w:tc>
          <w:tcPr>
            <w:tcW w:w="1170" w:type="dxa"/>
            <w:vAlign w:val="bottom"/>
          </w:tcPr>
          <w:p w14:paraId="60328A1D" w14:textId="55B694FB" w:rsidR="00793490" w:rsidRPr="00974A50" w:rsidRDefault="00FB73E2" w:rsidP="00793490">
            <w:pPr>
              <w:tabs>
                <w:tab w:val="decimal" w:pos="972"/>
              </w:tabs>
              <w:spacing w:line="240" w:lineRule="atLeast"/>
              <w:ind w:right="-72"/>
              <w:rPr>
                <w:rFonts w:cs="Times New Roman"/>
                <w:sz w:val="18"/>
                <w:szCs w:val="18"/>
              </w:rPr>
            </w:pPr>
            <w:r w:rsidRPr="00FB73E2">
              <w:rPr>
                <w:rFonts w:cs="Times New Roman"/>
                <w:sz w:val="18"/>
                <w:szCs w:val="18"/>
              </w:rPr>
              <w:t>165,198</w:t>
            </w:r>
          </w:p>
        </w:tc>
        <w:tc>
          <w:tcPr>
            <w:tcW w:w="1080" w:type="dxa"/>
            <w:vAlign w:val="bottom"/>
          </w:tcPr>
          <w:p w14:paraId="0DE961A4" w14:textId="02C872F8" w:rsidR="00793490" w:rsidRPr="00974A50" w:rsidRDefault="00FB73E2" w:rsidP="00793490">
            <w:pPr>
              <w:tabs>
                <w:tab w:val="decimal" w:pos="881"/>
              </w:tabs>
              <w:spacing w:line="240" w:lineRule="atLeast"/>
              <w:ind w:right="-72"/>
              <w:rPr>
                <w:rFonts w:cs="Times New Roman"/>
                <w:sz w:val="18"/>
                <w:szCs w:val="18"/>
              </w:rPr>
            </w:pPr>
            <w:r w:rsidRPr="00FB73E2">
              <w:rPr>
                <w:rFonts w:cs="Times New Roman"/>
                <w:sz w:val="18"/>
                <w:szCs w:val="18"/>
              </w:rPr>
              <w:t>-</w:t>
            </w:r>
          </w:p>
        </w:tc>
        <w:tc>
          <w:tcPr>
            <w:tcW w:w="1260" w:type="dxa"/>
            <w:vAlign w:val="bottom"/>
          </w:tcPr>
          <w:p w14:paraId="4D5381A8" w14:textId="08B70FC2" w:rsidR="00793490" w:rsidRPr="00974A50" w:rsidRDefault="00FB73E2" w:rsidP="00B95516">
            <w:pPr>
              <w:tabs>
                <w:tab w:val="decimal" w:pos="972"/>
              </w:tabs>
              <w:spacing w:line="240" w:lineRule="atLeast"/>
              <w:ind w:right="-72"/>
              <w:rPr>
                <w:rFonts w:cs="Times New Roman"/>
                <w:sz w:val="18"/>
                <w:szCs w:val="18"/>
              </w:rPr>
            </w:pPr>
            <w:r w:rsidRPr="00FB73E2">
              <w:rPr>
                <w:rFonts w:cs="Times New Roman"/>
                <w:sz w:val="18"/>
                <w:szCs w:val="18"/>
              </w:rPr>
              <w:t>165,198</w:t>
            </w:r>
          </w:p>
        </w:tc>
        <w:tc>
          <w:tcPr>
            <w:tcW w:w="1152" w:type="dxa"/>
            <w:vAlign w:val="bottom"/>
          </w:tcPr>
          <w:p w14:paraId="17A1E2E6" w14:textId="5EEF3FDA" w:rsidR="00793490" w:rsidRPr="00974A50" w:rsidRDefault="00FB73E2" w:rsidP="00793490">
            <w:pPr>
              <w:tabs>
                <w:tab w:val="decimal" w:pos="888"/>
              </w:tabs>
              <w:spacing w:line="240" w:lineRule="atLeast"/>
              <w:ind w:right="-72"/>
              <w:rPr>
                <w:rFonts w:cs="Times New Roman"/>
                <w:sz w:val="18"/>
                <w:szCs w:val="18"/>
              </w:rPr>
            </w:pPr>
            <w:r w:rsidRPr="00FB73E2">
              <w:rPr>
                <w:rFonts w:cs="Times New Roman"/>
                <w:sz w:val="18"/>
                <w:szCs w:val="18"/>
              </w:rPr>
              <w:t>-</w:t>
            </w:r>
          </w:p>
        </w:tc>
        <w:tc>
          <w:tcPr>
            <w:tcW w:w="1098" w:type="dxa"/>
            <w:vAlign w:val="bottom"/>
          </w:tcPr>
          <w:p w14:paraId="388A555E" w14:textId="1B718208" w:rsidR="00793490" w:rsidRPr="00974A50" w:rsidRDefault="00CF02EA" w:rsidP="00793490">
            <w:pPr>
              <w:tabs>
                <w:tab w:val="decimal" w:pos="883"/>
              </w:tabs>
              <w:spacing w:line="240" w:lineRule="atLeast"/>
              <w:ind w:right="-72"/>
              <w:rPr>
                <w:rFonts w:cs="Times New Roman"/>
                <w:sz w:val="18"/>
                <w:szCs w:val="18"/>
              </w:rPr>
            </w:pPr>
            <w:r>
              <w:rPr>
                <w:rFonts w:cs="Times New Roman"/>
                <w:sz w:val="18"/>
                <w:szCs w:val="18"/>
              </w:rPr>
              <w:t>168,900</w:t>
            </w:r>
          </w:p>
        </w:tc>
        <w:tc>
          <w:tcPr>
            <w:tcW w:w="990" w:type="dxa"/>
            <w:vAlign w:val="bottom"/>
          </w:tcPr>
          <w:p w14:paraId="2DF9B963" w14:textId="6C96380F" w:rsidR="00793490" w:rsidRPr="00974A50" w:rsidRDefault="00CF02EA">
            <w:pPr>
              <w:tabs>
                <w:tab w:val="decimal" w:pos="788"/>
              </w:tabs>
              <w:spacing w:line="240" w:lineRule="atLeast"/>
              <w:ind w:right="-72"/>
              <w:rPr>
                <w:rFonts w:cs="Times New Roman"/>
                <w:sz w:val="18"/>
                <w:szCs w:val="18"/>
              </w:rPr>
            </w:pPr>
            <w:r>
              <w:rPr>
                <w:rFonts w:cs="Times New Roman"/>
                <w:sz w:val="18"/>
                <w:szCs w:val="18"/>
              </w:rPr>
              <w:t>-</w:t>
            </w:r>
          </w:p>
        </w:tc>
      </w:tr>
      <w:tr w:rsidR="00793490" w:rsidRPr="00793490" w14:paraId="3193A577" w14:textId="77777777" w:rsidTr="00EC65EE">
        <w:tc>
          <w:tcPr>
            <w:tcW w:w="2430" w:type="dxa"/>
            <w:vAlign w:val="bottom"/>
          </w:tcPr>
          <w:p w14:paraId="6AA3BF43" w14:textId="77777777" w:rsidR="00793490" w:rsidRPr="00880EEB" w:rsidRDefault="00793490" w:rsidP="00793490">
            <w:pPr>
              <w:spacing w:line="240" w:lineRule="atLeast"/>
              <w:ind w:left="-14" w:right="-18"/>
              <w:rPr>
                <w:rFonts w:cs="Times New Roman"/>
                <w:b/>
                <w:bCs/>
                <w:sz w:val="18"/>
                <w:szCs w:val="18"/>
              </w:rPr>
            </w:pPr>
            <w:r w:rsidRPr="00880EEB">
              <w:rPr>
                <w:rFonts w:cs="Times New Roman"/>
                <w:b/>
                <w:bCs/>
                <w:sz w:val="18"/>
                <w:szCs w:val="18"/>
              </w:rPr>
              <w:t>Total</w:t>
            </w:r>
          </w:p>
        </w:tc>
        <w:tc>
          <w:tcPr>
            <w:tcW w:w="1170" w:type="dxa"/>
            <w:vAlign w:val="bottom"/>
          </w:tcPr>
          <w:p w14:paraId="26ED6B12" w14:textId="63778AC9" w:rsidR="00793490" w:rsidRPr="00974A50" w:rsidRDefault="00FB73E2" w:rsidP="00793490">
            <w:pPr>
              <w:pBdr>
                <w:top w:val="single" w:sz="4" w:space="1" w:color="auto"/>
                <w:bottom w:val="double" w:sz="4" w:space="1" w:color="auto"/>
              </w:pBdr>
              <w:tabs>
                <w:tab w:val="decimal" w:pos="972"/>
              </w:tabs>
              <w:spacing w:line="240" w:lineRule="atLeast"/>
              <w:ind w:right="-72"/>
              <w:rPr>
                <w:rFonts w:cs="Times New Roman"/>
                <w:b/>
                <w:bCs/>
                <w:sz w:val="18"/>
                <w:szCs w:val="18"/>
              </w:rPr>
            </w:pPr>
            <w:r w:rsidRPr="00FB73E2">
              <w:rPr>
                <w:rFonts w:cs="Times New Roman"/>
                <w:b/>
                <w:bCs/>
                <w:sz w:val="18"/>
                <w:szCs w:val="18"/>
              </w:rPr>
              <w:t>165,198</w:t>
            </w:r>
          </w:p>
        </w:tc>
        <w:tc>
          <w:tcPr>
            <w:tcW w:w="1080" w:type="dxa"/>
            <w:vAlign w:val="bottom"/>
          </w:tcPr>
          <w:p w14:paraId="7D31636F" w14:textId="59F17868" w:rsidR="00793490" w:rsidRPr="00FB73E2" w:rsidRDefault="00FB73E2" w:rsidP="00793490">
            <w:pPr>
              <w:pBdr>
                <w:top w:val="single" w:sz="4" w:space="1" w:color="auto"/>
                <w:bottom w:val="double" w:sz="4" w:space="1" w:color="auto"/>
              </w:pBdr>
              <w:tabs>
                <w:tab w:val="decimal" w:pos="881"/>
              </w:tabs>
              <w:spacing w:line="240" w:lineRule="atLeast"/>
              <w:ind w:right="-72"/>
              <w:rPr>
                <w:rFonts w:cs="Times New Roman"/>
                <w:b/>
                <w:bCs/>
                <w:sz w:val="18"/>
                <w:szCs w:val="18"/>
                <w:lang w:val="en-US"/>
              </w:rPr>
            </w:pPr>
            <w:r w:rsidRPr="00FB73E2">
              <w:rPr>
                <w:rFonts w:cs="Times New Roman"/>
                <w:b/>
                <w:bCs/>
                <w:sz w:val="18"/>
                <w:szCs w:val="18"/>
              </w:rPr>
              <w:t>-</w:t>
            </w:r>
          </w:p>
        </w:tc>
        <w:tc>
          <w:tcPr>
            <w:tcW w:w="1260" w:type="dxa"/>
            <w:vAlign w:val="bottom"/>
          </w:tcPr>
          <w:p w14:paraId="6AC0879E" w14:textId="3A8B0FFB" w:rsidR="00793490" w:rsidRPr="00CF02EA" w:rsidRDefault="00FB73E2" w:rsidP="00B95516">
            <w:pPr>
              <w:pBdr>
                <w:top w:val="single" w:sz="4" w:space="1" w:color="auto"/>
                <w:bottom w:val="double" w:sz="4" w:space="1" w:color="auto"/>
              </w:pBdr>
              <w:tabs>
                <w:tab w:val="decimal" w:pos="972"/>
              </w:tabs>
              <w:spacing w:line="240" w:lineRule="atLeast"/>
              <w:ind w:right="-72"/>
              <w:rPr>
                <w:rFonts w:cs="Times New Roman"/>
                <w:b/>
                <w:bCs/>
                <w:sz w:val="18"/>
                <w:szCs w:val="18"/>
              </w:rPr>
            </w:pPr>
            <w:r w:rsidRPr="00CF02EA">
              <w:rPr>
                <w:rFonts w:cs="Times New Roman"/>
                <w:b/>
                <w:bCs/>
                <w:sz w:val="18"/>
                <w:szCs w:val="18"/>
              </w:rPr>
              <w:t>165,198</w:t>
            </w:r>
          </w:p>
        </w:tc>
        <w:tc>
          <w:tcPr>
            <w:tcW w:w="1152" w:type="dxa"/>
            <w:vAlign w:val="bottom"/>
          </w:tcPr>
          <w:p w14:paraId="771FA09F" w14:textId="1FA5096C" w:rsidR="00793490" w:rsidRPr="00974A50" w:rsidRDefault="00FB73E2" w:rsidP="00793490">
            <w:pPr>
              <w:pBdr>
                <w:top w:val="single" w:sz="4" w:space="1" w:color="auto"/>
                <w:bottom w:val="double" w:sz="4" w:space="1" w:color="auto"/>
              </w:pBdr>
              <w:tabs>
                <w:tab w:val="decimal" w:pos="888"/>
              </w:tabs>
              <w:spacing w:line="240" w:lineRule="atLeast"/>
              <w:ind w:right="-72"/>
              <w:rPr>
                <w:rFonts w:cs="Times New Roman"/>
                <w:b/>
                <w:bCs/>
                <w:sz w:val="18"/>
                <w:szCs w:val="18"/>
              </w:rPr>
            </w:pPr>
            <w:r w:rsidRPr="00FB73E2">
              <w:rPr>
                <w:rFonts w:cs="Times New Roman"/>
                <w:b/>
                <w:bCs/>
                <w:sz w:val="18"/>
                <w:szCs w:val="18"/>
              </w:rPr>
              <w:t>-</w:t>
            </w:r>
          </w:p>
        </w:tc>
        <w:tc>
          <w:tcPr>
            <w:tcW w:w="1098" w:type="dxa"/>
            <w:vAlign w:val="bottom"/>
          </w:tcPr>
          <w:p w14:paraId="1361E701" w14:textId="19672D55" w:rsidR="00793490" w:rsidRPr="00974A50" w:rsidRDefault="00CF02EA" w:rsidP="00793490">
            <w:pPr>
              <w:pBdr>
                <w:top w:val="single" w:sz="4" w:space="1" w:color="auto"/>
                <w:bottom w:val="double" w:sz="4" w:space="1" w:color="auto"/>
              </w:pBdr>
              <w:tabs>
                <w:tab w:val="decimal" w:pos="883"/>
              </w:tabs>
              <w:spacing w:line="240" w:lineRule="atLeast"/>
              <w:ind w:right="-72"/>
              <w:rPr>
                <w:rFonts w:cs="Times New Roman"/>
                <w:b/>
                <w:bCs/>
                <w:sz w:val="18"/>
                <w:szCs w:val="18"/>
              </w:rPr>
            </w:pPr>
            <w:r>
              <w:rPr>
                <w:rFonts w:cs="Times New Roman"/>
                <w:b/>
                <w:bCs/>
                <w:sz w:val="18"/>
                <w:szCs w:val="18"/>
              </w:rPr>
              <w:t>168,900</w:t>
            </w:r>
          </w:p>
        </w:tc>
        <w:tc>
          <w:tcPr>
            <w:tcW w:w="990" w:type="dxa"/>
            <w:vAlign w:val="bottom"/>
          </w:tcPr>
          <w:p w14:paraId="2DE7D2ED" w14:textId="2642D917" w:rsidR="00793490" w:rsidRPr="00FB73E2" w:rsidRDefault="00CF02EA">
            <w:pPr>
              <w:pBdr>
                <w:top w:val="single" w:sz="4" w:space="1" w:color="auto"/>
                <w:bottom w:val="double" w:sz="4" w:space="1" w:color="auto"/>
              </w:pBdr>
              <w:tabs>
                <w:tab w:val="decimal" w:pos="788"/>
              </w:tabs>
              <w:spacing w:line="240" w:lineRule="atLeast"/>
              <w:ind w:right="-72"/>
              <w:rPr>
                <w:rFonts w:cs="Times New Roman"/>
                <w:b/>
                <w:bCs/>
                <w:sz w:val="18"/>
                <w:szCs w:val="18"/>
                <w:lang w:val="en-US"/>
              </w:rPr>
            </w:pPr>
            <w:r>
              <w:rPr>
                <w:rFonts w:cs="Times New Roman"/>
                <w:b/>
                <w:bCs/>
                <w:sz w:val="18"/>
                <w:szCs w:val="18"/>
              </w:rPr>
              <w:t>-</w:t>
            </w:r>
          </w:p>
        </w:tc>
      </w:tr>
    </w:tbl>
    <w:p w14:paraId="285D250A" w14:textId="74457125" w:rsidR="00492C40" w:rsidRDefault="00492C40">
      <w:pPr>
        <w:rPr>
          <w:rFonts w:eastAsia="Calibri" w:cs="Times New Roman"/>
          <w:szCs w:val="22"/>
          <w:lang w:bidi="th-TH"/>
        </w:rPr>
      </w:pP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9F348C" w:rsidRPr="00880EEB" w14:paraId="678B7569" w14:textId="77777777">
        <w:tc>
          <w:tcPr>
            <w:tcW w:w="2430" w:type="dxa"/>
            <w:vAlign w:val="bottom"/>
          </w:tcPr>
          <w:p w14:paraId="2B2C6450" w14:textId="77777777" w:rsidR="009F348C" w:rsidRPr="00880EEB" w:rsidRDefault="009F348C">
            <w:pPr>
              <w:spacing w:line="240" w:lineRule="atLeast"/>
              <w:ind w:left="-14" w:right="-18"/>
              <w:rPr>
                <w:rFonts w:cs="Times New Roman"/>
                <w:b/>
                <w:bCs/>
                <w:i/>
                <w:iCs/>
                <w:sz w:val="18"/>
                <w:szCs w:val="18"/>
              </w:rPr>
            </w:pPr>
          </w:p>
        </w:tc>
        <w:tc>
          <w:tcPr>
            <w:tcW w:w="6750" w:type="dxa"/>
            <w:gridSpan w:val="6"/>
            <w:vAlign w:val="bottom"/>
          </w:tcPr>
          <w:p w14:paraId="61111625" w14:textId="652BFEEA" w:rsidR="009F348C" w:rsidRPr="00880EEB" w:rsidRDefault="009F348C">
            <w:pPr>
              <w:spacing w:line="240" w:lineRule="atLeast"/>
              <w:ind w:right="-173"/>
              <w:jc w:val="center"/>
              <w:rPr>
                <w:rFonts w:cs="Times New Roman"/>
                <w:sz w:val="18"/>
                <w:szCs w:val="18"/>
                <w:lang w:bidi="th-TH"/>
              </w:rPr>
            </w:pPr>
            <w:r>
              <w:rPr>
                <w:rFonts w:cs="Times New Roman"/>
                <w:b/>
                <w:bCs/>
                <w:sz w:val="18"/>
                <w:szCs w:val="18"/>
                <w:lang w:bidi="th-TH"/>
              </w:rPr>
              <w:t>The Bank</w:t>
            </w:r>
            <w:r w:rsidRPr="00880EEB">
              <w:rPr>
                <w:rFonts w:cs="Times New Roman"/>
                <w:b/>
                <w:bCs/>
                <w:sz w:val="18"/>
                <w:szCs w:val="18"/>
                <w:lang w:bidi="th-TH"/>
              </w:rPr>
              <w:t xml:space="preserve"> </w:t>
            </w:r>
          </w:p>
        </w:tc>
      </w:tr>
      <w:tr w:rsidR="009F348C" w:rsidRPr="00880EEB" w14:paraId="13F23D27" w14:textId="77777777">
        <w:tc>
          <w:tcPr>
            <w:tcW w:w="2430" w:type="dxa"/>
            <w:vAlign w:val="bottom"/>
          </w:tcPr>
          <w:p w14:paraId="6C243387" w14:textId="77777777" w:rsidR="009F348C" w:rsidRPr="00880EEB" w:rsidRDefault="009F348C">
            <w:pPr>
              <w:spacing w:line="240" w:lineRule="atLeast"/>
              <w:ind w:left="-14" w:right="-18"/>
              <w:rPr>
                <w:rFonts w:cs="Times New Roman"/>
                <w:b/>
                <w:bCs/>
                <w:i/>
                <w:iCs/>
                <w:sz w:val="18"/>
                <w:szCs w:val="18"/>
              </w:rPr>
            </w:pPr>
          </w:p>
        </w:tc>
        <w:tc>
          <w:tcPr>
            <w:tcW w:w="6750" w:type="dxa"/>
            <w:gridSpan w:val="6"/>
            <w:vAlign w:val="bottom"/>
          </w:tcPr>
          <w:p w14:paraId="43D9C1F2" w14:textId="650831DF" w:rsidR="009F348C" w:rsidRPr="00880EEB" w:rsidRDefault="005B7CB3">
            <w:pPr>
              <w:spacing w:line="240" w:lineRule="atLeast"/>
              <w:ind w:right="-173"/>
              <w:jc w:val="center"/>
              <w:rPr>
                <w:rFonts w:cs="Times New Roman"/>
                <w:sz w:val="18"/>
                <w:szCs w:val="18"/>
                <w:lang w:bidi="th-TH"/>
              </w:rPr>
            </w:pPr>
            <w:r>
              <w:rPr>
                <w:rFonts w:cs="Times New Roman"/>
                <w:sz w:val="18"/>
                <w:szCs w:val="18"/>
                <w:lang w:bidi="th-TH"/>
              </w:rPr>
              <w:t xml:space="preserve">30 June </w:t>
            </w:r>
            <w:r w:rsidR="009F348C" w:rsidRPr="00880EEB">
              <w:rPr>
                <w:rFonts w:cs="Times New Roman"/>
                <w:sz w:val="18"/>
                <w:szCs w:val="18"/>
                <w:lang w:bidi="th-TH"/>
              </w:rPr>
              <w:t>202</w:t>
            </w:r>
            <w:r>
              <w:rPr>
                <w:rFonts w:cs="Times New Roman"/>
                <w:sz w:val="18"/>
                <w:szCs w:val="18"/>
                <w:lang w:bidi="th-TH"/>
              </w:rPr>
              <w:t>5</w:t>
            </w:r>
          </w:p>
        </w:tc>
      </w:tr>
      <w:tr w:rsidR="009F348C" w:rsidRPr="00880EEB" w14:paraId="68662BC6" w14:textId="77777777">
        <w:tc>
          <w:tcPr>
            <w:tcW w:w="2430" w:type="dxa"/>
            <w:vAlign w:val="bottom"/>
          </w:tcPr>
          <w:p w14:paraId="4F20CBA5" w14:textId="77777777" w:rsidR="009F348C" w:rsidRPr="00880EEB" w:rsidRDefault="009F348C">
            <w:pPr>
              <w:spacing w:line="240" w:lineRule="atLeast"/>
              <w:ind w:left="-14" w:right="-18"/>
              <w:rPr>
                <w:rFonts w:cs="Times New Roman"/>
                <w:b/>
                <w:bCs/>
                <w:i/>
                <w:iCs/>
                <w:sz w:val="18"/>
                <w:szCs w:val="18"/>
              </w:rPr>
            </w:pPr>
          </w:p>
        </w:tc>
        <w:tc>
          <w:tcPr>
            <w:tcW w:w="1170" w:type="dxa"/>
          </w:tcPr>
          <w:p w14:paraId="383167E9" w14:textId="77777777" w:rsidR="009F348C" w:rsidRPr="00880EEB" w:rsidRDefault="009F348C">
            <w:pPr>
              <w:spacing w:line="240" w:lineRule="atLeast"/>
              <w:ind w:left="-117" w:right="-113"/>
              <w:jc w:val="center"/>
              <w:rPr>
                <w:rFonts w:cs="Times New Roman"/>
                <w:sz w:val="18"/>
                <w:szCs w:val="18"/>
              </w:rPr>
            </w:pPr>
          </w:p>
        </w:tc>
        <w:tc>
          <w:tcPr>
            <w:tcW w:w="1080" w:type="dxa"/>
          </w:tcPr>
          <w:p w14:paraId="5A6C2FDB" w14:textId="77777777" w:rsidR="009F348C" w:rsidRPr="00880EEB" w:rsidRDefault="009F348C">
            <w:pPr>
              <w:spacing w:line="240" w:lineRule="atLeast"/>
              <w:ind w:left="-117" w:right="-113"/>
              <w:jc w:val="center"/>
              <w:rPr>
                <w:rFonts w:cs="Times New Roman"/>
                <w:sz w:val="18"/>
                <w:szCs w:val="18"/>
              </w:rPr>
            </w:pPr>
          </w:p>
        </w:tc>
        <w:tc>
          <w:tcPr>
            <w:tcW w:w="1260" w:type="dxa"/>
          </w:tcPr>
          <w:p w14:paraId="0374D913" w14:textId="77777777" w:rsidR="009F348C" w:rsidRPr="00880EEB" w:rsidRDefault="009F348C">
            <w:pPr>
              <w:spacing w:line="240" w:lineRule="atLeast"/>
              <w:ind w:left="-117" w:right="-113"/>
              <w:jc w:val="center"/>
              <w:rPr>
                <w:rFonts w:cs="Times New Roman"/>
                <w:sz w:val="18"/>
                <w:szCs w:val="18"/>
              </w:rPr>
            </w:pPr>
          </w:p>
        </w:tc>
        <w:tc>
          <w:tcPr>
            <w:tcW w:w="2250" w:type="dxa"/>
            <w:gridSpan w:val="2"/>
          </w:tcPr>
          <w:p w14:paraId="34B872B0"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23149A0A" w14:textId="77777777" w:rsidR="009F348C" w:rsidRPr="00880EEB" w:rsidRDefault="009F348C">
            <w:pPr>
              <w:spacing w:line="240" w:lineRule="atLeast"/>
              <w:ind w:right="-173"/>
              <w:jc w:val="center"/>
              <w:rPr>
                <w:rFonts w:cs="Times New Roman"/>
                <w:sz w:val="18"/>
                <w:szCs w:val="18"/>
                <w:lang w:bidi="th-TH"/>
              </w:rPr>
            </w:pPr>
          </w:p>
        </w:tc>
      </w:tr>
      <w:tr w:rsidR="009F348C" w:rsidRPr="00880EEB" w14:paraId="1237FADD" w14:textId="77777777">
        <w:tc>
          <w:tcPr>
            <w:tcW w:w="2430" w:type="dxa"/>
            <w:vAlign w:val="bottom"/>
          </w:tcPr>
          <w:p w14:paraId="32AA4956" w14:textId="77777777" w:rsidR="009F348C" w:rsidRPr="00880EEB" w:rsidRDefault="009F348C">
            <w:pPr>
              <w:spacing w:line="240" w:lineRule="atLeast"/>
              <w:ind w:left="-14" w:right="-18"/>
              <w:rPr>
                <w:rFonts w:cs="Times New Roman"/>
                <w:b/>
                <w:bCs/>
                <w:i/>
                <w:iCs/>
                <w:sz w:val="18"/>
                <w:szCs w:val="18"/>
              </w:rPr>
            </w:pPr>
          </w:p>
        </w:tc>
        <w:tc>
          <w:tcPr>
            <w:tcW w:w="1170" w:type="dxa"/>
          </w:tcPr>
          <w:p w14:paraId="49CC2C20" w14:textId="77777777" w:rsidR="009F348C" w:rsidRPr="00880EEB" w:rsidRDefault="009F348C">
            <w:pPr>
              <w:spacing w:line="240" w:lineRule="atLeast"/>
              <w:ind w:left="-117" w:right="-113"/>
              <w:jc w:val="center"/>
              <w:rPr>
                <w:rFonts w:cs="Times New Roman"/>
                <w:sz w:val="18"/>
                <w:szCs w:val="18"/>
              </w:rPr>
            </w:pPr>
          </w:p>
        </w:tc>
        <w:tc>
          <w:tcPr>
            <w:tcW w:w="1080" w:type="dxa"/>
          </w:tcPr>
          <w:p w14:paraId="38C5B732" w14:textId="77777777" w:rsidR="009F348C" w:rsidRPr="00880EEB" w:rsidRDefault="009F348C">
            <w:pPr>
              <w:spacing w:line="240" w:lineRule="atLeast"/>
              <w:ind w:left="-117" w:right="-113"/>
              <w:jc w:val="center"/>
              <w:rPr>
                <w:rFonts w:cs="Times New Roman"/>
                <w:sz w:val="18"/>
                <w:szCs w:val="18"/>
              </w:rPr>
            </w:pPr>
          </w:p>
        </w:tc>
        <w:tc>
          <w:tcPr>
            <w:tcW w:w="1260" w:type="dxa"/>
          </w:tcPr>
          <w:p w14:paraId="1411BE67" w14:textId="77777777" w:rsidR="009F348C" w:rsidRPr="00880EEB" w:rsidRDefault="009F348C">
            <w:pPr>
              <w:spacing w:line="240" w:lineRule="atLeast"/>
              <w:ind w:left="-117" w:right="-113"/>
              <w:jc w:val="center"/>
              <w:rPr>
                <w:rFonts w:cs="Times New Roman"/>
                <w:sz w:val="18"/>
                <w:szCs w:val="18"/>
              </w:rPr>
            </w:pPr>
          </w:p>
        </w:tc>
        <w:tc>
          <w:tcPr>
            <w:tcW w:w="2250" w:type="dxa"/>
            <w:gridSpan w:val="2"/>
          </w:tcPr>
          <w:p w14:paraId="07C2229A"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unoffsetting in statement</w:t>
            </w:r>
          </w:p>
        </w:tc>
        <w:tc>
          <w:tcPr>
            <w:tcW w:w="990" w:type="dxa"/>
          </w:tcPr>
          <w:p w14:paraId="3DB635BA" w14:textId="77777777" w:rsidR="009F348C" w:rsidRPr="00880EEB" w:rsidRDefault="009F348C">
            <w:pPr>
              <w:spacing w:line="240" w:lineRule="atLeast"/>
              <w:ind w:right="-173"/>
              <w:jc w:val="center"/>
              <w:rPr>
                <w:rFonts w:cs="Times New Roman"/>
                <w:sz w:val="18"/>
                <w:szCs w:val="18"/>
                <w:lang w:bidi="th-TH"/>
              </w:rPr>
            </w:pPr>
          </w:p>
        </w:tc>
      </w:tr>
      <w:tr w:rsidR="009F348C" w:rsidRPr="00880EEB" w14:paraId="6D44CCF6" w14:textId="77777777">
        <w:tc>
          <w:tcPr>
            <w:tcW w:w="2430" w:type="dxa"/>
            <w:vAlign w:val="bottom"/>
          </w:tcPr>
          <w:p w14:paraId="089F9F0B" w14:textId="77777777" w:rsidR="009F348C" w:rsidRPr="00880EEB" w:rsidRDefault="009F348C">
            <w:pPr>
              <w:spacing w:line="240" w:lineRule="atLeast"/>
              <w:ind w:left="-14" w:right="-18"/>
              <w:rPr>
                <w:rFonts w:cs="Times New Roman"/>
                <w:b/>
                <w:bCs/>
                <w:i/>
                <w:iCs/>
                <w:sz w:val="18"/>
                <w:szCs w:val="18"/>
              </w:rPr>
            </w:pPr>
          </w:p>
        </w:tc>
        <w:tc>
          <w:tcPr>
            <w:tcW w:w="1170" w:type="dxa"/>
          </w:tcPr>
          <w:p w14:paraId="6EA529A8" w14:textId="77777777" w:rsidR="009F348C" w:rsidRPr="00880EEB" w:rsidRDefault="009F348C">
            <w:pPr>
              <w:spacing w:line="240" w:lineRule="atLeast"/>
              <w:ind w:left="-117" w:right="-113"/>
              <w:jc w:val="center"/>
              <w:rPr>
                <w:rFonts w:cs="Times New Roman"/>
                <w:sz w:val="18"/>
                <w:szCs w:val="18"/>
              </w:rPr>
            </w:pPr>
          </w:p>
        </w:tc>
        <w:tc>
          <w:tcPr>
            <w:tcW w:w="1080" w:type="dxa"/>
          </w:tcPr>
          <w:p w14:paraId="513C08DE" w14:textId="77777777" w:rsidR="009F348C" w:rsidRPr="00880EEB" w:rsidRDefault="009F348C">
            <w:pPr>
              <w:spacing w:line="240" w:lineRule="atLeast"/>
              <w:ind w:left="-117" w:right="-113"/>
              <w:jc w:val="center"/>
              <w:rPr>
                <w:rFonts w:cs="Times New Roman"/>
                <w:sz w:val="18"/>
                <w:szCs w:val="18"/>
              </w:rPr>
            </w:pPr>
          </w:p>
        </w:tc>
        <w:tc>
          <w:tcPr>
            <w:tcW w:w="1260" w:type="dxa"/>
          </w:tcPr>
          <w:p w14:paraId="072D09CA" w14:textId="77777777" w:rsidR="009F348C" w:rsidRPr="00880EEB" w:rsidRDefault="009F348C">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65DD3564"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72562134" w14:textId="77777777" w:rsidR="009F348C" w:rsidRPr="00880EEB" w:rsidRDefault="009F348C">
            <w:pPr>
              <w:spacing w:line="240" w:lineRule="atLeast"/>
              <w:ind w:right="-173"/>
              <w:jc w:val="center"/>
              <w:rPr>
                <w:rFonts w:cs="Times New Roman"/>
                <w:sz w:val="18"/>
                <w:szCs w:val="18"/>
                <w:lang w:bidi="th-TH"/>
              </w:rPr>
            </w:pPr>
          </w:p>
        </w:tc>
      </w:tr>
      <w:tr w:rsidR="009F348C" w:rsidRPr="00880EEB" w14:paraId="5223F488" w14:textId="77777777">
        <w:tc>
          <w:tcPr>
            <w:tcW w:w="2430" w:type="dxa"/>
            <w:vAlign w:val="bottom"/>
          </w:tcPr>
          <w:p w14:paraId="0377E9FD" w14:textId="77777777" w:rsidR="009F348C" w:rsidRPr="00880EEB" w:rsidRDefault="009F348C">
            <w:pPr>
              <w:spacing w:line="240" w:lineRule="atLeast"/>
              <w:ind w:left="-14" w:right="-18"/>
              <w:rPr>
                <w:rFonts w:cs="Times New Roman"/>
                <w:b/>
                <w:bCs/>
                <w:i/>
                <w:iCs/>
                <w:sz w:val="18"/>
                <w:szCs w:val="18"/>
              </w:rPr>
            </w:pPr>
          </w:p>
        </w:tc>
        <w:tc>
          <w:tcPr>
            <w:tcW w:w="1170" w:type="dxa"/>
          </w:tcPr>
          <w:p w14:paraId="2A5842B0" w14:textId="77777777" w:rsidR="009F348C" w:rsidRPr="00880EEB" w:rsidRDefault="009F348C">
            <w:pPr>
              <w:spacing w:line="240" w:lineRule="atLeast"/>
              <w:ind w:left="-117" w:right="-113"/>
              <w:jc w:val="center"/>
              <w:rPr>
                <w:rFonts w:cs="Times New Roman"/>
                <w:sz w:val="18"/>
                <w:szCs w:val="18"/>
              </w:rPr>
            </w:pPr>
          </w:p>
        </w:tc>
        <w:tc>
          <w:tcPr>
            <w:tcW w:w="1080" w:type="dxa"/>
          </w:tcPr>
          <w:p w14:paraId="1703211F" w14:textId="77777777" w:rsidR="009F348C" w:rsidRPr="00880EEB" w:rsidRDefault="009F348C">
            <w:pPr>
              <w:spacing w:line="240" w:lineRule="atLeast"/>
              <w:ind w:left="-117" w:right="-113"/>
              <w:jc w:val="center"/>
              <w:rPr>
                <w:rFonts w:cs="Times New Roman"/>
                <w:sz w:val="18"/>
                <w:szCs w:val="18"/>
              </w:rPr>
            </w:pPr>
          </w:p>
        </w:tc>
        <w:tc>
          <w:tcPr>
            <w:tcW w:w="1260" w:type="dxa"/>
          </w:tcPr>
          <w:p w14:paraId="6E1A6B2A" w14:textId="77777777" w:rsidR="009F348C" w:rsidRPr="00880EEB" w:rsidRDefault="009F348C">
            <w:pPr>
              <w:spacing w:line="240" w:lineRule="atLeast"/>
              <w:ind w:left="-117" w:right="-113"/>
              <w:jc w:val="center"/>
              <w:rPr>
                <w:rFonts w:cs="Times New Roman"/>
                <w:sz w:val="18"/>
                <w:szCs w:val="18"/>
              </w:rPr>
            </w:pPr>
          </w:p>
        </w:tc>
        <w:tc>
          <w:tcPr>
            <w:tcW w:w="1152" w:type="dxa"/>
            <w:tcBorders>
              <w:top w:val="single" w:sz="4" w:space="0" w:color="auto"/>
            </w:tcBorders>
          </w:tcPr>
          <w:p w14:paraId="068E2059"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157BB400" w14:textId="77777777" w:rsidR="009F348C" w:rsidRPr="00880EEB" w:rsidRDefault="009F348C">
            <w:pPr>
              <w:spacing w:line="240" w:lineRule="atLeast"/>
              <w:ind w:left="-117" w:right="-113"/>
              <w:jc w:val="center"/>
              <w:rPr>
                <w:rFonts w:cs="Times New Roman"/>
                <w:sz w:val="18"/>
                <w:szCs w:val="18"/>
              </w:rPr>
            </w:pPr>
          </w:p>
        </w:tc>
        <w:tc>
          <w:tcPr>
            <w:tcW w:w="990" w:type="dxa"/>
          </w:tcPr>
          <w:p w14:paraId="45B52A48" w14:textId="77777777" w:rsidR="009F348C" w:rsidRPr="00880EEB" w:rsidRDefault="009F348C">
            <w:pPr>
              <w:spacing w:line="240" w:lineRule="atLeast"/>
              <w:ind w:right="-173"/>
              <w:jc w:val="center"/>
              <w:rPr>
                <w:rFonts w:cs="Times New Roman"/>
                <w:sz w:val="18"/>
                <w:szCs w:val="18"/>
                <w:lang w:bidi="th-TH"/>
              </w:rPr>
            </w:pPr>
          </w:p>
        </w:tc>
      </w:tr>
      <w:tr w:rsidR="009F348C" w:rsidRPr="00880EEB" w14:paraId="2311AE96" w14:textId="77777777">
        <w:tc>
          <w:tcPr>
            <w:tcW w:w="2430" w:type="dxa"/>
            <w:vAlign w:val="bottom"/>
          </w:tcPr>
          <w:p w14:paraId="4868E038" w14:textId="77777777" w:rsidR="009F348C" w:rsidRPr="00880EEB" w:rsidRDefault="009F348C">
            <w:pPr>
              <w:spacing w:line="240" w:lineRule="atLeast"/>
              <w:ind w:left="-14" w:right="-18"/>
              <w:rPr>
                <w:rFonts w:cs="Times New Roman"/>
                <w:b/>
                <w:bCs/>
                <w:i/>
                <w:iCs/>
                <w:sz w:val="18"/>
                <w:szCs w:val="18"/>
              </w:rPr>
            </w:pPr>
          </w:p>
        </w:tc>
        <w:tc>
          <w:tcPr>
            <w:tcW w:w="1170" w:type="dxa"/>
          </w:tcPr>
          <w:p w14:paraId="7A6EA3E0" w14:textId="77777777" w:rsidR="009F348C" w:rsidRPr="00880EEB" w:rsidRDefault="009F348C">
            <w:pPr>
              <w:spacing w:line="240" w:lineRule="atLeast"/>
              <w:ind w:left="-117" w:right="-113"/>
              <w:jc w:val="center"/>
              <w:rPr>
                <w:rFonts w:cs="Times New Roman"/>
                <w:sz w:val="18"/>
                <w:szCs w:val="18"/>
              </w:rPr>
            </w:pPr>
          </w:p>
        </w:tc>
        <w:tc>
          <w:tcPr>
            <w:tcW w:w="1080" w:type="dxa"/>
          </w:tcPr>
          <w:p w14:paraId="0191B8EC"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4E6FE29E"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355599AC"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2FF52B5C" w14:textId="77777777" w:rsidR="009F348C" w:rsidRPr="00880EEB" w:rsidRDefault="009F348C">
            <w:pPr>
              <w:spacing w:line="240" w:lineRule="atLeast"/>
              <w:ind w:left="-117" w:right="-113"/>
              <w:jc w:val="center"/>
              <w:rPr>
                <w:rFonts w:cs="Times New Roman"/>
                <w:sz w:val="18"/>
                <w:szCs w:val="18"/>
              </w:rPr>
            </w:pPr>
          </w:p>
        </w:tc>
        <w:tc>
          <w:tcPr>
            <w:tcW w:w="990" w:type="dxa"/>
          </w:tcPr>
          <w:p w14:paraId="6B8D3406" w14:textId="77777777" w:rsidR="009F348C" w:rsidRPr="00880EEB" w:rsidRDefault="009F348C">
            <w:pPr>
              <w:spacing w:line="240" w:lineRule="atLeast"/>
              <w:ind w:right="-173"/>
              <w:jc w:val="center"/>
              <w:rPr>
                <w:rFonts w:cs="Times New Roman"/>
                <w:sz w:val="18"/>
                <w:szCs w:val="18"/>
                <w:lang w:bidi="th-TH"/>
              </w:rPr>
            </w:pPr>
          </w:p>
        </w:tc>
      </w:tr>
      <w:tr w:rsidR="009F348C" w:rsidRPr="00880EEB" w14:paraId="6981A4C4" w14:textId="77777777">
        <w:tc>
          <w:tcPr>
            <w:tcW w:w="2430" w:type="dxa"/>
            <w:vAlign w:val="bottom"/>
          </w:tcPr>
          <w:p w14:paraId="78637340" w14:textId="77777777" w:rsidR="009F348C" w:rsidRPr="00880EEB" w:rsidRDefault="009F348C">
            <w:pPr>
              <w:spacing w:line="240" w:lineRule="atLeast"/>
              <w:ind w:left="-14" w:right="-18"/>
              <w:rPr>
                <w:rFonts w:cs="Times New Roman"/>
                <w:b/>
                <w:bCs/>
                <w:i/>
                <w:iCs/>
                <w:sz w:val="18"/>
                <w:szCs w:val="18"/>
              </w:rPr>
            </w:pPr>
          </w:p>
        </w:tc>
        <w:tc>
          <w:tcPr>
            <w:tcW w:w="1170" w:type="dxa"/>
          </w:tcPr>
          <w:p w14:paraId="1A495863" w14:textId="77777777" w:rsidR="009F348C" w:rsidRPr="00880EEB" w:rsidRDefault="009F348C">
            <w:pPr>
              <w:spacing w:line="240" w:lineRule="atLeast"/>
              <w:ind w:left="-117" w:right="-113"/>
              <w:jc w:val="center"/>
              <w:rPr>
                <w:rFonts w:cs="Times New Roman"/>
                <w:sz w:val="18"/>
                <w:szCs w:val="18"/>
              </w:rPr>
            </w:pPr>
          </w:p>
        </w:tc>
        <w:tc>
          <w:tcPr>
            <w:tcW w:w="1080" w:type="dxa"/>
          </w:tcPr>
          <w:p w14:paraId="0AD08471"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7C75988C"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presented in</w:t>
            </w:r>
          </w:p>
        </w:tc>
        <w:tc>
          <w:tcPr>
            <w:tcW w:w="1152" w:type="dxa"/>
          </w:tcPr>
          <w:p w14:paraId="466A2739"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716F92FD"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6066F995" w14:textId="77777777" w:rsidR="009F348C" w:rsidRPr="00880EEB" w:rsidRDefault="009F348C">
            <w:pPr>
              <w:spacing w:line="240" w:lineRule="atLeast"/>
              <w:ind w:left="-117" w:right="-113"/>
              <w:jc w:val="center"/>
              <w:rPr>
                <w:rFonts w:cs="Times New Roman"/>
                <w:sz w:val="18"/>
                <w:szCs w:val="18"/>
              </w:rPr>
            </w:pPr>
          </w:p>
        </w:tc>
      </w:tr>
      <w:tr w:rsidR="009F348C" w:rsidRPr="00880EEB" w14:paraId="264D5DBF" w14:textId="77777777">
        <w:tc>
          <w:tcPr>
            <w:tcW w:w="2430" w:type="dxa"/>
            <w:vAlign w:val="bottom"/>
          </w:tcPr>
          <w:p w14:paraId="2D9AD2AA" w14:textId="77777777" w:rsidR="009F348C" w:rsidRPr="00880EEB" w:rsidRDefault="009F348C">
            <w:pPr>
              <w:spacing w:line="240" w:lineRule="atLeast"/>
              <w:ind w:left="-14" w:right="-18"/>
              <w:rPr>
                <w:rFonts w:cs="Times New Roman"/>
                <w:b/>
                <w:bCs/>
                <w:i/>
                <w:iCs/>
                <w:sz w:val="18"/>
                <w:szCs w:val="18"/>
              </w:rPr>
            </w:pPr>
          </w:p>
        </w:tc>
        <w:tc>
          <w:tcPr>
            <w:tcW w:w="1170" w:type="dxa"/>
          </w:tcPr>
          <w:p w14:paraId="279086F8"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6E96AF4F"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25D05406"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44343A6E"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22B2560B"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2E9BB3CC" w14:textId="77777777" w:rsidR="009F348C" w:rsidRPr="00880EEB" w:rsidRDefault="009F348C">
            <w:pPr>
              <w:spacing w:line="240" w:lineRule="atLeast"/>
              <w:ind w:left="-117" w:right="-113"/>
              <w:jc w:val="center"/>
              <w:rPr>
                <w:rFonts w:cs="Times New Roman"/>
                <w:sz w:val="18"/>
                <w:szCs w:val="18"/>
              </w:rPr>
            </w:pPr>
          </w:p>
        </w:tc>
      </w:tr>
      <w:tr w:rsidR="009F348C" w:rsidRPr="00880EEB" w14:paraId="031A74F0" w14:textId="77777777">
        <w:tc>
          <w:tcPr>
            <w:tcW w:w="2430" w:type="dxa"/>
            <w:vAlign w:val="bottom"/>
          </w:tcPr>
          <w:p w14:paraId="01122A8D" w14:textId="77777777" w:rsidR="009F348C" w:rsidRPr="00880EEB" w:rsidRDefault="009F348C">
            <w:pPr>
              <w:spacing w:line="240" w:lineRule="atLeast"/>
              <w:ind w:left="-14" w:right="-18"/>
              <w:rPr>
                <w:rFonts w:cs="Times New Roman"/>
                <w:b/>
                <w:bCs/>
                <w:i/>
                <w:iCs/>
                <w:sz w:val="18"/>
                <w:szCs w:val="18"/>
              </w:rPr>
            </w:pPr>
          </w:p>
        </w:tc>
        <w:tc>
          <w:tcPr>
            <w:tcW w:w="1170" w:type="dxa"/>
          </w:tcPr>
          <w:p w14:paraId="30F7259C"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146AA8F8"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5AE0E229"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00511999"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424FC485"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collateral</w:t>
            </w:r>
          </w:p>
        </w:tc>
        <w:tc>
          <w:tcPr>
            <w:tcW w:w="990" w:type="dxa"/>
          </w:tcPr>
          <w:p w14:paraId="0932F62B" w14:textId="77777777" w:rsidR="009F348C" w:rsidRPr="00880EEB" w:rsidRDefault="009F348C">
            <w:pPr>
              <w:spacing w:line="240" w:lineRule="atLeast"/>
              <w:ind w:left="-117" w:right="-113"/>
              <w:jc w:val="center"/>
              <w:rPr>
                <w:rFonts w:cs="Times New Roman"/>
                <w:sz w:val="18"/>
                <w:szCs w:val="18"/>
              </w:rPr>
            </w:pPr>
          </w:p>
        </w:tc>
      </w:tr>
      <w:tr w:rsidR="009F348C" w:rsidRPr="00880EEB" w14:paraId="3114C382" w14:textId="77777777">
        <w:tc>
          <w:tcPr>
            <w:tcW w:w="2430" w:type="dxa"/>
            <w:vAlign w:val="bottom"/>
          </w:tcPr>
          <w:p w14:paraId="2904E033" w14:textId="77777777" w:rsidR="009F348C" w:rsidRPr="00880EEB" w:rsidRDefault="009F348C">
            <w:pPr>
              <w:spacing w:line="240" w:lineRule="atLeast"/>
              <w:ind w:left="-14" w:right="-18"/>
              <w:rPr>
                <w:rFonts w:cs="Times New Roman"/>
                <w:b/>
                <w:bCs/>
                <w:i/>
                <w:iCs/>
                <w:sz w:val="18"/>
                <w:szCs w:val="18"/>
              </w:rPr>
            </w:pPr>
          </w:p>
        </w:tc>
        <w:tc>
          <w:tcPr>
            <w:tcW w:w="1170" w:type="dxa"/>
          </w:tcPr>
          <w:p w14:paraId="3B19C32C"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666133C4"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3A0BDCAA"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741D4643"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221D76BF"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5F614158" w14:textId="77777777" w:rsidR="009F348C" w:rsidRPr="00880EEB" w:rsidRDefault="009F348C">
            <w:pPr>
              <w:spacing w:line="240" w:lineRule="atLeast"/>
              <w:ind w:left="-117" w:right="-113"/>
              <w:jc w:val="center"/>
              <w:rPr>
                <w:rFonts w:cs="Times New Roman"/>
                <w:sz w:val="18"/>
                <w:szCs w:val="18"/>
              </w:rPr>
            </w:pPr>
            <w:r w:rsidRPr="00880EEB">
              <w:rPr>
                <w:rFonts w:cs="Times New Roman"/>
                <w:sz w:val="18"/>
                <w:szCs w:val="18"/>
              </w:rPr>
              <w:t>Net amount</w:t>
            </w:r>
          </w:p>
        </w:tc>
      </w:tr>
      <w:tr w:rsidR="009F348C" w:rsidRPr="00880EEB" w14:paraId="0DAF334E" w14:textId="77777777">
        <w:tc>
          <w:tcPr>
            <w:tcW w:w="2430" w:type="dxa"/>
            <w:vAlign w:val="bottom"/>
          </w:tcPr>
          <w:p w14:paraId="049D1358" w14:textId="77777777" w:rsidR="009F348C" w:rsidRPr="00880EEB" w:rsidRDefault="009F348C">
            <w:pPr>
              <w:spacing w:line="240" w:lineRule="atLeast"/>
              <w:ind w:left="-14" w:right="-18"/>
              <w:rPr>
                <w:rFonts w:cs="Times New Roman"/>
                <w:b/>
                <w:bCs/>
                <w:i/>
                <w:iCs/>
                <w:sz w:val="18"/>
                <w:szCs w:val="18"/>
              </w:rPr>
            </w:pPr>
          </w:p>
        </w:tc>
        <w:tc>
          <w:tcPr>
            <w:tcW w:w="6750" w:type="dxa"/>
            <w:gridSpan w:val="6"/>
            <w:vAlign w:val="bottom"/>
          </w:tcPr>
          <w:p w14:paraId="18FBC487" w14:textId="77777777" w:rsidR="009F348C" w:rsidRPr="00880EEB" w:rsidRDefault="009F348C">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9F348C" w:rsidRPr="00880EEB" w14:paraId="3E221510" w14:textId="77777777">
        <w:tc>
          <w:tcPr>
            <w:tcW w:w="2430" w:type="dxa"/>
            <w:vAlign w:val="bottom"/>
          </w:tcPr>
          <w:p w14:paraId="154FFD06" w14:textId="77777777" w:rsidR="009F348C" w:rsidRPr="00CD641D" w:rsidRDefault="009F348C">
            <w:pPr>
              <w:spacing w:line="240" w:lineRule="atLeast"/>
              <w:ind w:left="-14" w:right="-18"/>
              <w:rPr>
                <w:rFonts w:cs="Times New Roman"/>
                <w:b/>
                <w:bCs/>
                <w:i/>
                <w:iCs/>
                <w:sz w:val="18"/>
                <w:szCs w:val="18"/>
              </w:rPr>
            </w:pPr>
            <w:r w:rsidRPr="00CD641D">
              <w:rPr>
                <w:rFonts w:cs="Times New Roman"/>
                <w:b/>
                <w:bCs/>
                <w:i/>
                <w:iCs/>
                <w:sz w:val="18"/>
                <w:szCs w:val="18"/>
              </w:rPr>
              <w:t>Financial assets</w:t>
            </w:r>
          </w:p>
        </w:tc>
        <w:tc>
          <w:tcPr>
            <w:tcW w:w="1170" w:type="dxa"/>
            <w:vAlign w:val="bottom"/>
          </w:tcPr>
          <w:p w14:paraId="38AA7FCF" w14:textId="77777777" w:rsidR="009F348C" w:rsidRPr="00CD641D" w:rsidRDefault="009F348C">
            <w:pPr>
              <w:tabs>
                <w:tab w:val="decimal" w:pos="748"/>
              </w:tabs>
              <w:spacing w:line="240" w:lineRule="atLeast"/>
              <w:ind w:right="-169"/>
              <w:rPr>
                <w:rFonts w:cs="Times New Roman"/>
                <w:sz w:val="18"/>
                <w:szCs w:val="18"/>
                <w:lang w:bidi="th-TH"/>
              </w:rPr>
            </w:pPr>
          </w:p>
        </w:tc>
        <w:tc>
          <w:tcPr>
            <w:tcW w:w="1080" w:type="dxa"/>
            <w:vAlign w:val="bottom"/>
          </w:tcPr>
          <w:p w14:paraId="7FF5FD9D" w14:textId="77777777" w:rsidR="009F348C" w:rsidRPr="00CD641D" w:rsidRDefault="009F348C">
            <w:pPr>
              <w:tabs>
                <w:tab w:val="decimal" w:pos="748"/>
              </w:tabs>
              <w:spacing w:line="240" w:lineRule="atLeast"/>
              <w:ind w:right="-169"/>
              <w:rPr>
                <w:rFonts w:cs="Times New Roman"/>
                <w:sz w:val="18"/>
                <w:szCs w:val="18"/>
                <w:lang w:bidi="th-TH"/>
              </w:rPr>
            </w:pPr>
          </w:p>
        </w:tc>
        <w:tc>
          <w:tcPr>
            <w:tcW w:w="1260" w:type="dxa"/>
            <w:vAlign w:val="bottom"/>
          </w:tcPr>
          <w:p w14:paraId="1B0F72F0" w14:textId="77777777" w:rsidR="009F348C" w:rsidRPr="00CD641D" w:rsidRDefault="009F348C">
            <w:pPr>
              <w:tabs>
                <w:tab w:val="decimal" w:pos="748"/>
              </w:tabs>
              <w:spacing w:line="240" w:lineRule="atLeast"/>
              <w:ind w:right="-169"/>
              <w:rPr>
                <w:rFonts w:cs="Times New Roman"/>
                <w:sz w:val="18"/>
                <w:szCs w:val="18"/>
                <w:lang w:bidi="th-TH"/>
              </w:rPr>
            </w:pPr>
          </w:p>
        </w:tc>
        <w:tc>
          <w:tcPr>
            <w:tcW w:w="1152" w:type="dxa"/>
            <w:vAlign w:val="bottom"/>
          </w:tcPr>
          <w:p w14:paraId="3AB92140" w14:textId="77777777" w:rsidR="009F348C" w:rsidRPr="00CD641D" w:rsidRDefault="009F348C">
            <w:pPr>
              <w:tabs>
                <w:tab w:val="decimal" w:pos="748"/>
              </w:tabs>
              <w:spacing w:line="240" w:lineRule="atLeast"/>
              <w:ind w:right="-169"/>
              <w:rPr>
                <w:rFonts w:cs="Times New Roman"/>
                <w:sz w:val="18"/>
                <w:szCs w:val="18"/>
                <w:lang w:bidi="th-TH"/>
              </w:rPr>
            </w:pPr>
          </w:p>
        </w:tc>
        <w:tc>
          <w:tcPr>
            <w:tcW w:w="1098" w:type="dxa"/>
            <w:vAlign w:val="bottom"/>
          </w:tcPr>
          <w:p w14:paraId="6B3D79B3" w14:textId="77777777" w:rsidR="009F348C" w:rsidRPr="00CD641D" w:rsidRDefault="009F348C">
            <w:pPr>
              <w:tabs>
                <w:tab w:val="decimal" w:pos="748"/>
              </w:tabs>
              <w:spacing w:line="240" w:lineRule="atLeast"/>
              <w:ind w:right="-169"/>
              <w:rPr>
                <w:rFonts w:cs="Times New Roman"/>
                <w:sz w:val="18"/>
                <w:szCs w:val="18"/>
                <w:lang w:bidi="th-TH"/>
              </w:rPr>
            </w:pPr>
          </w:p>
        </w:tc>
        <w:tc>
          <w:tcPr>
            <w:tcW w:w="990" w:type="dxa"/>
            <w:vAlign w:val="bottom"/>
          </w:tcPr>
          <w:p w14:paraId="3072C5FC" w14:textId="77777777" w:rsidR="009F348C" w:rsidRPr="00CD641D" w:rsidRDefault="009F348C">
            <w:pPr>
              <w:tabs>
                <w:tab w:val="decimal" w:pos="748"/>
              </w:tabs>
              <w:spacing w:line="240" w:lineRule="atLeast"/>
              <w:ind w:right="-169"/>
              <w:rPr>
                <w:rFonts w:cs="Times New Roman"/>
                <w:sz w:val="18"/>
                <w:szCs w:val="18"/>
                <w:lang w:bidi="th-TH"/>
              </w:rPr>
            </w:pPr>
          </w:p>
        </w:tc>
      </w:tr>
      <w:tr w:rsidR="00FB73E2" w:rsidRPr="00880EEB" w14:paraId="4B71112B" w14:textId="77777777">
        <w:tc>
          <w:tcPr>
            <w:tcW w:w="2430" w:type="dxa"/>
            <w:vAlign w:val="bottom"/>
          </w:tcPr>
          <w:p w14:paraId="3C8EC959" w14:textId="77777777" w:rsidR="00FB73E2" w:rsidRPr="00CD641D" w:rsidRDefault="00FB73E2" w:rsidP="00FB73E2">
            <w:pPr>
              <w:spacing w:line="240" w:lineRule="atLeast"/>
              <w:ind w:left="-14" w:right="-108"/>
              <w:rPr>
                <w:rFonts w:cs="Times New Roman"/>
                <w:b/>
                <w:bCs/>
                <w:i/>
                <w:iCs/>
                <w:sz w:val="18"/>
                <w:szCs w:val="18"/>
              </w:rPr>
            </w:pPr>
            <w:r w:rsidRPr="00CD641D">
              <w:rPr>
                <w:rFonts w:cs="Times New Roman"/>
                <w:sz w:val="18"/>
                <w:szCs w:val="18"/>
              </w:rPr>
              <w:t>Reverse repurchase agreements</w:t>
            </w:r>
          </w:p>
        </w:tc>
        <w:tc>
          <w:tcPr>
            <w:tcW w:w="1170" w:type="dxa"/>
            <w:vAlign w:val="bottom"/>
          </w:tcPr>
          <w:p w14:paraId="4CCF408F" w14:textId="3E5948D8" w:rsidR="00FB73E2" w:rsidRPr="00AA6956" w:rsidRDefault="00A61EED" w:rsidP="00FB73E2">
            <w:pPr>
              <w:tabs>
                <w:tab w:val="decimal" w:pos="972"/>
              </w:tabs>
              <w:spacing w:line="240" w:lineRule="atLeast"/>
              <w:ind w:right="-72"/>
              <w:rPr>
                <w:rFonts w:cstheme="minorBidi"/>
                <w:sz w:val="18"/>
                <w:szCs w:val="22"/>
                <w:lang w:bidi="th-TH"/>
              </w:rPr>
            </w:pPr>
            <w:r>
              <w:rPr>
                <w:rFonts w:cstheme="minorBidi"/>
                <w:sz w:val="18"/>
                <w:szCs w:val="22"/>
                <w:lang w:bidi="th-TH"/>
              </w:rPr>
              <w:t>13,400,000</w:t>
            </w:r>
          </w:p>
        </w:tc>
        <w:tc>
          <w:tcPr>
            <w:tcW w:w="1080" w:type="dxa"/>
            <w:vAlign w:val="bottom"/>
          </w:tcPr>
          <w:p w14:paraId="45EC9700" w14:textId="76FFD347" w:rsidR="00FB73E2" w:rsidRPr="00AA6956" w:rsidRDefault="00A61EED" w:rsidP="00FB73E2">
            <w:pPr>
              <w:tabs>
                <w:tab w:val="decimal" w:pos="881"/>
              </w:tabs>
              <w:spacing w:line="240" w:lineRule="atLeast"/>
              <w:ind w:right="-72"/>
              <w:rPr>
                <w:rFonts w:cs="Times New Roman"/>
                <w:sz w:val="18"/>
                <w:szCs w:val="18"/>
                <w:lang w:val="en-US"/>
              </w:rPr>
            </w:pPr>
            <w:r>
              <w:rPr>
                <w:rFonts w:cs="Times New Roman"/>
                <w:sz w:val="18"/>
                <w:szCs w:val="18"/>
                <w:lang w:val="en-US"/>
              </w:rPr>
              <w:t>-</w:t>
            </w:r>
          </w:p>
        </w:tc>
        <w:tc>
          <w:tcPr>
            <w:tcW w:w="1260" w:type="dxa"/>
            <w:vAlign w:val="bottom"/>
          </w:tcPr>
          <w:p w14:paraId="2069A7CE" w14:textId="2FA364A1" w:rsidR="00FB73E2" w:rsidRPr="00CD641D" w:rsidRDefault="00A61EED" w:rsidP="00FB73E2">
            <w:pPr>
              <w:tabs>
                <w:tab w:val="decimal" w:pos="1040"/>
              </w:tabs>
              <w:spacing w:line="240" w:lineRule="atLeast"/>
              <w:ind w:right="-72"/>
              <w:rPr>
                <w:rFonts w:cs="Times New Roman"/>
                <w:sz w:val="18"/>
                <w:szCs w:val="18"/>
                <w:lang w:val="en-US" w:bidi="th-TH"/>
              </w:rPr>
            </w:pPr>
            <w:r w:rsidRPr="00A61EED">
              <w:rPr>
                <w:rFonts w:cs="Times New Roman"/>
                <w:sz w:val="18"/>
                <w:szCs w:val="18"/>
                <w:lang w:val="en-US" w:bidi="th-TH"/>
              </w:rPr>
              <w:t>13,400,000</w:t>
            </w:r>
          </w:p>
        </w:tc>
        <w:tc>
          <w:tcPr>
            <w:tcW w:w="1152" w:type="dxa"/>
            <w:vAlign w:val="bottom"/>
          </w:tcPr>
          <w:p w14:paraId="10574449" w14:textId="6A8D5F0A" w:rsidR="00FB73E2" w:rsidRPr="00AA6956" w:rsidRDefault="00A61EED" w:rsidP="00FB73E2">
            <w:pPr>
              <w:tabs>
                <w:tab w:val="decimal" w:pos="888"/>
              </w:tabs>
              <w:spacing w:line="240" w:lineRule="atLeast"/>
              <w:ind w:right="-72"/>
              <w:rPr>
                <w:rFonts w:cs="Times New Roman"/>
                <w:sz w:val="18"/>
                <w:szCs w:val="18"/>
                <w:lang w:val="en-US"/>
              </w:rPr>
            </w:pPr>
            <w:r w:rsidRPr="00196940">
              <w:rPr>
                <w:rFonts w:cs="Times New Roman" w:hint="cs"/>
                <w:sz w:val="18"/>
                <w:szCs w:val="18"/>
                <w:cs/>
                <w:lang w:val="en-US" w:bidi="th-TH"/>
              </w:rPr>
              <w:t>-</w:t>
            </w:r>
          </w:p>
        </w:tc>
        <w:tc>
          <w:tcPr>
            <w:tcW w:w="1098" w:type="dxa"/>
            <w:vAlign w:val="bottom"/>
          </w:tcPr>
          <w:p w14:paraId="7EE34BB4" w14:textId="7615017F" w:rsidR="00FB73E2" w:rsidRPr="00CD641D" w:rsidRDefault="00A61EED" w:rsidP="00FB73E2">
            <w:pPr>
              <w:tabs>
                <w:tab w:val="decimal" w:pos="888"/>
              </w:tabs>
              <w:spacing w:line="240" w:lineRule="atLeast"/>
              <w:ind w:right="-72"/>
              <w:rPr>
                <w:rFonts w:cs="Times New Roman"/>
                <w:sz w:val="18"/>
                <w:szCs w:val="18"/>
                <w:lang w:val="en-US" w:bidi="th-TH"/>
              </w:rPr>
            </w:pPr>
            <w:r w:rsidRPr="00A61EED">
              <w:rPr>
                <w:rFonts w:cs="Times New Roman"/>
                <w:sz w:val="18"/>
                <w:szCs w:val="18"/>
                <w:lang w:val="en-US" w:bidi="th-TH"/>
              </w:rPr>
              <w:t>13,563,412</w:t>
            </w:r>
          </w:p>
        </w:tc>
        <w:tc>
          <w:tcPr>
            <w:tcW w:w="990" w:type="dxa"/>
            <w:vAlign w:val="bottom"/>
          </w:tcPr>
          <w:p w14:paraId="70DC3884" w14:textId="19A4932A" w:rsidR="00FB73E2" w:rsidRPr="00CD641D" w:rsidRDefault="00A61EED" w:rsidP="00FB73E2">
            <w:pPr>
              <w:tabs>
                <w:tab w:val="decimal" w:pos="788"/>
              </w:tabs>
              <w:spacing w:line="240" w:lineRule="atLeast"/>
              <w:ind w:right="-72"/>
              <w:rPr>
                <w:rFonts w:cs="Times New Roman"/>
                <w:sz w:val="18"/>
                <w:szCs w:val="18"/>
                <w:lang w:val="en-US" w:bidi="th-TH"/>
              </w:rPr>
            </w:pPr>
            <w:r>
              <w:rPr>
                <w:rFonts w:cs="Times New Roman"/>
                <w:sz w:val="18"/>
                <w:szCs w:val="18"/>
                <w:lang w:val="en-US" w:bidi="th-TH"/>
              </w:rPr>
              <w:t>-</w:t>
            </w:r>
          </w:p>
        </w:tc>
      </w:tr>
      <w:tr w:rsidR="00FB73E2" w:rsidRPr="00552334" w14:paraId="7D3A7DB8" w14:textId="77777777">
        <w:tc>
          <w:tcPr>
            <w:tcW w:w="2430" w:type="dxa"/>
            <w:vAlign w:val="bottom"/>
          </w:tcPr>
          <w:p w14:paraId="2BCFEEED" w14:textId="77777777" w:rsidR="00FB73E2" w:rsidRPr="00CD641D" w:rsidRDefault="00FB73E2" w:rsidP="00FB73E2">
            <w:pPr>
              <w:spacing w:line="240" w:lineRule="atLeast"/>
              <w:ind w:left="-14" w:right="-18"/>
              <w:rPr>
                <w:rFonts w:cs="Times New Roman"/>
                <w:b/>
                <w:bCs/>
                <w:sz w:val="18"/>
                <w:szCs w:val="18"/>
              </w:rPr>
            </w:pPr>
            <w:r w:rsidRPr="00CD641D">
              <w:rPr>
                <w:rFonts w:cs="Times New Roman"/>
                <w:b/>
                <w:bCs/>
                <w:sz w:val="18"/>
                <w:szCs w:val="18"/>
              </w:rPr>
              <w:t>Total</w:t>
            </w:r>
          </w:p>
        </w:tc>
        <w:tc>
          <w:tcPr>
            <w:tcW w:w="1170" w:type="dxa"/>
            <w:vAlign w:val="bottom"/>
          </w:tcPr>
          <w:p w14:paraId="630DB67D" w14:textId="4A24FDD5" w:rsidR="00FB73E2" w:rsidRPr="00CD641D" w:rsidRDefault="00A61EED" w:rsidP="00FB73E2">
            <w:pPr>
              <w:pBdr>
                <w:top w:val="single" w:sz="4" w:space="1" w:color="auto"/>
                <w:bottom w:val="double" w:sz="4" w:space="1" w:color="auto"/>
              </w:pBdr>
              <w:tabs>
                <w:tab w:val="decimal" w:pos="972"/>
              </w:tabs>
              <w:spacing w:line="240" w:lineRule="atLeast"/>
              <w:ind w:right="-72"/>
              <w:rPr>
                <w:rFonts w:cs="Times New Roman"/>
                <w:b/>
                <w:bCs/>
                <w:sz w:val="18"/>
                <w:szCs w:val="18"/>
                <w:lang w:val="en-US"/>
              </w:rPr>
            </w:pPr>
            <w:r>
              <w:rPr>
                <w:rFonts w:cs="Times New Roman"/>
                <w:b/>
                <w:bCs/>
                <w:sz w:val="18"/>
                <w:szCs w:val="18"/>
                <w:lang w:val="en-US"/>
              </w:rPr>
              <w:t>13,400,000</w:t>
            </w:r>
          </w:p>
        </w:tc>
        <w:tc>
          <w:tcPr>
            <w:tcW w:w="1080" w:type="dxa"/>
            <w:vAlign w:val="bottom"/>
          </w:tcPr>
          <w:p w14:paraId="201EC2B0" w14:textId="65FAE94C" w:rsidR="00FB73E2" w:rsidRPr="00CD641D" w:rsidRDefault="00A61EED" w:rsidP="00FB73E2">
            <w:pPr>
              <w:pBdr>
                <w:top w:val="single" w:sz="4" w:space="1" w:color="auto"/>
                <w:bottom w:val="double" w:sz="4" w:space="1" w:color="auto"/>
              </w:pBdr>
              <w:tabs>
                <w:tab w:val="decimal" w:pos="881"/>
              </w:tabs>
              <w:spacing w:line="240" w:lineRule="atLeast"/>
              <w:ind w:right="-72"/>
              <w:rPr>
                <w:rFonts w:cs="Times New Roman"/>
                <w:b/>
                <w:bCs/>
                <w:sz w:val="18"/>
                <w:szCs w:val="18"/>
              </w:rPr>
            </w:pPr>
            <w:r>
              <w:rPr>
                <w:rFonts w:cs="Times New Roman"/>
                <w:b/>
                <w:bCs/>
                <w:sz w:val="18"/>
                <w:szCs w:val="18"/>
              </w:rPr>
              <w:t>-</w:t>
            </w:r>
          </w:p>
        </w:tc>
        <w:tc>
          <w:tcPr>
            <w:tcW w:w="1260" w:type="dxa"/>
            <w:vAlign w:val="bottom"/>
          </w:tcPr>
          <w:p w14:paraId="571F9548" w14:textId="32F5C89D" w:rsidR="00FB73E2" w:rsidRPr="00CD641D" w:rsidRDefault="00A61EED" w:rsidP="00FB73E2">
            <w:pPr>
              <w:pBdr>
                <w:top w:val="single" w:sz="4" w:space="1" w:color="auto"/>
                <w:bottom w:val="double" w:sz="4" w:space="1" w:color="auto"/>
              </w:pBdr>
              <w:tabs>
                <w:tab w:val="decimal" w:pos="1040"/>
              </w:tabs>
              <w:spacing w:line="240" w:lineRule="atLeast"/>
              <w:ind w:right="-72"/>
              <w:rPr>
                <w:rFonts w:cs="Times New Roman"/>
                <w:b/>
                <w:bCs/>
                <w:sz w:val="18"/>
                <w:szCs w:val="18"/>
              </w:rPr>
            </w:pPr>
            <w:r w:rsidRPr="00A61EED">
              <w:rPr>
                <w:rFonts w:cs="Times New Roman"/>
                <w:b/>
                <w:bCs/>
                <w:sz w:val="18"/>
                <w:szCs w:val="18"/>
              </w:rPr>
              <w:t>13,400,000</w:t>
            </w:r>
          </w:p>
        </w:tc>
        <w:tc>
          <w:tcPr>
            <w:tcW w:w="1152" w:type="dxa"/>
            <w:vAlign w:val="bottom"/>
          </w:tcPr>
          <w:p w14:paraId="71AEBF99" w14:textId="34B952A5" w:rsidR="00FB73E2" w:rsidRPr="00AA6956" w:rsidRDefault="00A61EED" w:rsidP="00FB73E2">
            <w:pPr>
              <w:pBdr>
                <w:top w:val="single" w:sz="4" w:space="1" w:color="auto"/>
                <w:bottom w:val="double" w:sz="4" w:space="1" w:color="auto"/>
              </w:pBdr>
              <w:tabs>
                <w:tab w:val="decimal" w:pos="888"/>
              </w:tabs>
              <w:spacing w:line="240" w:lineRule="atLeast"/>
              <w:ind w:right="-72"/>
              <w:rPr>
                <w:rFonts w:cstheme="minorBidi"/>
                <w:sz w:val="18"/>
                <w:szCs w:val="22"/>
                <w:lang w:bidi="th-TH"/>
              </w:rPr>
            </w:pPr>
            <w:r>
              <w:rPr>
                <w:rFonts w:cstheme="minorBidi"/>
                <w:sz w:val="18"/>
                <w:szCs w:val="22"/>
                <w:lang w:bidi="th-TH"/>
              </w:rPr>
              <w:t>-</w:t>
            </w:r>
          </w:p>
        </w:tc>
        <w:tc>
          <w:tcPr>
            <w:tcW w:w="1098" w:type="dxa"/>
            <w:vAlign w:val="bottom"/>
          </w:tcPr>
          <w:p w14:paraId="57F9459E" w14:textId="6DB76E3C" w:rsidR="00FB73E2" w:rsidRPr="00A61EED" w:rsidRDefault="00A61EED" w:rsidP="00FB73E2">
            <w:pPr>
              <w:pBdr>
                <w:top w:val="single" w:sz="4" w:space="1" w:color="auto"/>
                <w:bottom w:val="double" w:sz="4" w:space="1" w:color="auto"/>
              </w:pBdr>
              <w:tabs>
                <w:tab w:val="decimal" w:pos="883"/>
              </w:tabs>
              <w:spacing w:line="240" w:lineRule="atLeast"/>
              <w:ind w:right="-72"/>
              <w:rPr>
                <w:rFonts w:cs="Times New Roman"/>
                <w:b/>
                <w:bCs/>
                <w:sz w:val="18"/>
                <w:szCs w:val="18"/>
              </w:rPr>
            </w:pPr>
            <w:r w:rsidRPr="00A61EED">
              <w:rPr>
                <w:rFonts w:cs="Times New Roman"/>
                <w:b/>
                <w:bCs/>
                <w:sz w:val="18"/>
                <w:szCs w:val="18"/>
              </w:rPr>
              <w:t>13,563,412</w:t>
            </w:r>
          </w:p>
        </w:tc>
        <w:tc>
          <w:tcPr>
            <w:tcW w:w="990" w:type="dxa"/>
            <w:vAlign w:val="bottom"/>
          </w:tcPr>
          <w:p w14:paraId="10F0B41D" w14:textId="4FCBA99A" w:rsidR="00FB73E2" w:rsidRPr="00CD641D" w:rsidRDefault="00A61EED" w:rsidP="00FB73E2">
            <w:pPr>
              <w:pBdr>
                <w:top w:val="single" w:sz="4" w:space="1" w:color="auto"/>
                <w:bottom w:val="double" w:sz="4" w:space="1" w:color="auto"/>
              </w:pBdr>
              <w:tabs>
                <w:tab w:val="decimal" w:pos="788"/>
              </w:tabs>
              <w:spacing w:line="240" w:lineRule="atLeast"/>
              <w:ind w:right="-72"/>
              <w:rPr>
                <w:rFonts w:cs="Times New Roman"/>
                <w:b/>
                <w:bCs/>
                <w:sz w:val="18"/>
                <w:szCs w:val="18"/>
              </w:rPr>
            </w:pPr>
            <w:r>
              <w:rPr>
                <w:rFonts w:cs="Times New Roman"/>
                <w:b/>
                <w:bCs/>
                <w:sz w:val="18"/>
                <w:szCs w:val="18"/>
              </w:rPr>
              <w:t>-</w:t>
            </w:r>
          </w:p>
        </w:tc>
      </w:tr>
      <w:tr w:rsidR="00FB73E2" w:rsidRPr="00880EEB" w14:paraId="31D5C378" w14:textId="77777777">
        <w:trPr>
          <w:trHeight w:val="182"/>
        </w:trPr>
        <w:tc>
          <w:tcPr>
            <w:tcW w:w="2430" w:type="dxa"/>
            <w:vAlign w:val="bottom"/>
          </w:tcPr>
          <w:p w14:paraId="47F5FD18" w14:textId="77777777" w:rsidR="00FB73E2" w:rsidRPr="00CD641D" w:rsidRDefault="00FB73E2" w:rsidP="00FB73E2">
            <w:pPr>
              <w:spacing w:line="240" w:lineRule="atLeast"/>
              <w:ind w:left="-14" w:right="-18"/>
              <w:rPr>
                <w:rFonts w:cs="Times New Roman"/>
                <w:b/>
                <w:bCs/>
                <w:i/>
                <w:iCs/>
                <w:sz w:val="18"/>
                <w:szCs w:val="18"/>
              </w:rPr>
            </w:pPr>
          </w:p>
        </w:tc>
        <w:tc>
          <w:tcPr>
            <w:tcW w:w="1170" w:type="dxa"/>
            <w:vAlign w:val="bottom"/>
          </w:tcPr>
          <w:p w14:paraId="42FB684C" w14:textId="77777777" w:rsidR="00FB73E2" w:rsidRPr="00CD641D" w:rsidRDefault="00FB73E2" w:rsidP="00FB73E2">
            <w:pPr>
              <w:tabs>
                <w:tab w:val="decimal" w:pos="972"/>
              </w:tabs>
              <w:spacing w:line="240" w:lineRule="atLeast"/>
              <w:ind w:right="-72"/>
              <w:rPr>
                <w:rFonts w:cs="Times New Roman"/>
                <w:sz w:val="18"/>
                <w:szCs w:val="18"/>
                <w:lang w:bidi="th-TH"/>
              </w:rPr>
            </w:pPr>
          </w:p>
        </w:tc>
        <w:tc>
          <w:tcPr>
            <w:tcW w:w="1080" w:type="dxa"/>
            <w:vAlign w:val="bottom"/>
          </w:tcPr>
          <w:p w14:paraId="41DCF8A3" w14:textId="77777777" w:rsidR="00FB73E2" w:rsidRPr="00CD641D" w:rsidRDefault="00FB73E2" w:rsidP="00FB73E2">
            <w:pPr>
              <w:tabs>
                <w:tab w:val="decimal" w:pos="881"/>
              </w:tabs>
              <w:spacing w:line="240" w:lineRule="atLeast"/>
              <w:ind w:right="-72"/>
              <w:rPr>
                <w:rFonts w:cs="Times New Roman"/>
                <w:sz w:val="18"/>
                <w:szCs w:val="18"/>
                <w:lang w:bidi="th-TH"/>
              </w:rPr>
            </w:pPr>
          </w:p>
        </w:tc>
        <w:tc>
          <w:tcPr>
            <w:tcW w:w="1260" w:type="dxa"/>
            <w:vAlign w:val="bottom"/>
          </w:tcPr>
          <w:p w14:paraId="553B5490" w14:textId="77777777" w:rsidR="00FB73E2" w:rsidRPr="00CD641D" w:rsidRDefault="00FB73E2" w:rsidP="00FB73E2">
            <w:pPr>
              <w:tabs>
                <w:tab w:val="decimal" w:pos="1040"/>
              </w:tabs>
              <w:spacing w:line="240" w:lineRule="atLeast"/>
              <w:ind w:right="-72"/>
              <w:rPr>
                <w:rFonts w:cs="Times New Roman"/>
                <w:sz w:val="18"/>
                <w:szCs w:val="18"/>
                <w:lang w:bidi="th-TH"/>
              </w:rPr>
            </w:pPr>
          </w:p>
        </w:tc>
        <w:tc>
          <w:tcPr>
            <w:tcW w:w="1152" w:type="dxa"/>
            <w:vAlign w:val="bottom"/>
          </w:tcPr>
          <w:p w14:paraId="6027FFDD" w14:textId="77777777" w:rsidR="00FB73E2" w:rsidRPr="00CD641D" w:rsidRDefault="00FB73E2" w:rsidP="00FB73E2">
            <w:pPr>
              <w:tabs>
                <w:tab w:val="decimal" w:pos="888"/>
              </w:tabs>
              <w:spacing w:line="240" w:lineRule="atLeast"/>
              <w:ind w:right="-72"/>
              <w:rPr>
                <w:rFonts w:cs="Times New Roman"/>
                <w:sz w:val="18"/>
                <w:szCs w:val="18"/>
                <w:lang w:bidi="th-TH"/>
              </w:rPr>
            </w:pPr>
          </w:p>
        </w:tc>
        <w:tc>
          <w:tcPr>
            <w:tcW w:w="1098" w:type="dxa"/>
            <w:vAlign w:val="bottom"/>
          </w:tcPr>
          <w:p w14:paraId="798F9C2C" w14:textId="77777777" w:rsidR="00FB73E2" w:rsidRPr="00CD641D" w:rsidRDefault="00FB73E2" w:rsidP="00FB73E2">
            <w:pPr>
              <w:tabs>
                <w:tab w:val="decimal" w:pos="883"/>
              </w:tabs>
              <w:spacing w:line="240" w:lineRule="atLeast"/>
              <w:ind w:right="-72"/>
              <w:rPr>
                <w:rFonts w:cs="Times New Roman"/>
                <w:sz w:val="18"/>
                <w:szCs w:val="18"/>
                <w:lang w:bidi="th-TH"/>
              </w:rPr>
            </w:pPr>
          </w:p>
        </w:tc>
        <w:tc>
          <w:tcPr>
            <w:tcW w:w="990" w:type="dxa"/>
            <w:vAlign w:val="bottom"/>
          </w:tcPr>
          <w:p w14:paraId="15672A7D" w14:textId="77777777" w:rsidR="00FB73E2" w:rsidRPr="00CD641D" w:rsidRDefault="00FB73E2" w:rsidP="00FB73E2">
            <w:pPr>
              <w:tabs>
                <w:tab w:val="decimal" w:pos="748"/>
              </w:tabs>
              <w:spacing w:line="240" w:lineRule="atLeast"/>
              <w:ind w:right="-169"/>
              <w:rPr>
                <w:rFonts w:cs="Times New Roman"/>
                <w:sz w:val="18"/>
                <w:szCs w:val="18"/>
                <w:lang w:bidi="th-TH"/>
              </w:rPr>
            </w:pPr>
          </w:p>
        </w:tc>
      </w:tr>
      <w:tr w:rsidR="00FB73E2" w:rsidRPr="00880EEB" w14:paraId="779F4352" w14:textId="77777777">
        <w:tc>
          <w:tcPr>
            <w:tcW w:w="2430" w:type="dxa"/>
            <w:vAlign w:val="bottom"/>
          </w:tcPr>
          <w:p w14:paraId="70B8A610" w14:textId="77777777" w:rsidR="00FB73E2" w:rsidRPr="00CD641D" w:rsidRDefault="00FB73E2" w:rsidP="00FB73E2">
            <w:pPr>
              <w:spacing w:line="240" w:lineRule="atLeast"/>
              <w:ind w:left="-14" w:right="-18"/>
              <w:rPr>
                <w:rFonts w:cs="Times New Roman"/>
                <w:b/>
                <w:bCs/>
                <w:i/>
                <w:iCs/>
                <w:sz w:val="18"/>
                <w:szCs w:val="18"/>
              </w:rPr>
            </w:pPr>
            <w:r w:rsidRPr="00CD641D">
              <w:rPr>
                <w:rFonts w:cs="Times New Roman"/>
                <w:b/>
                <w:bCs/>
                <w:i/>
                <w:iCs/>
                <w:sz w:val="18"/>
                <w:szCs w:val="18"/>
              </w:rPr>
              <w:t>Financial liabilities</w:t>
            </w:r>
          </w:p>
        </w:tc>
        <w:tc>
          <w:tcPr>
            <w:tcW w:w="1170" w:type="dxa"/>
            <w:vAlign w:val="bottom"/>
          </w:tcPr>
          <w:p w14:paraId="76C79AFC" w14:textId="77777777" w:rsidR="00FB73E2" w:rsidRPr="00CD641D" w:rsidRDefault="00FB73E2" w:rsidP="00FB73E2">
            <w:pPr>
              <w:tabs>
                <w:tab w:val="decimal" w:pos="972"/>
              </w:tabs>
              <w:spacing w:line="240" w:lineRule="atLeast"/>
              <w:ind w:right="-72"/>
              <w:rPr>
                <w:rFonts w:cs="Times New Roman"/>
                <w:sz w:val="18"/>
                <w:szCs w:val="18"/>
                <w:lang w:bidi="th-TH"/>
              </w:rPr>
            </w:pPr>
          </w:p>
        </w:tc>
        <w:tc>
          <w:tcPr>
            <w:tcW w:w="1080" w:type="dxa"/>
            <w:vAlign w:val="bottom"/>
          </w:tcPr>
          <w:p w14:paraId="6291BA65" w14:textId="77777777" w:rsidR="00FB73E2" w:rsidRPr="00CD641D" w:rsidRDefault="00FB73E2" w:rsidP="00FB73E2">
            <w:pPr>
              <w:tabs>
                <w:tab w:val="decimal" w:pos="881"/>
              </w:tabs>
              <w:spacing w:line="240" w:lineRule="atLeast"/>
              <w:ind w:right="-72"/>
              <w:rPr>
                <w:rFonts w:cs="Times New Roman"/>
                <w:sz w:val="18"/>
                <w:szCs w:val="18"/>
                <w:lang w:bidi="th-TH"/>
              </w:rPr>
            </w:pPr>
          </w:p>
        </w:tc>
        <w:tc>
          <w:tcPr>
            <w:tcW w:w="1260" w:type="dxa"/>
            <w:vAlign w:val="bottom"/>
          </w:tcPr>
          <w:p w14:paraId="0BA8907B" w14:textId="77777777" w:rsidR="00FB73E2" w:rsidRPr="00CD641D" w:rsidRDefault="00FB73E2" w:rsidP="00FB73E2">
            <w:pPr>
              <w:tabs>
                <w:tab w:val="decimal" w:pos="1040"/>
              </w:tabs>
              <w:spacing w:line="240" w:lineRule="atLeast"/>
              <w:ind w:right="-72"/>
              <w:rPr>
                <w:rFonts w:cs="Times New Roman"/>
                <w:sz w:val="18"/>
                <w:szCs w:val="18"/>
                <w:lang w:bidi="th-TH"/>
              </w:rPr>
            </w:pPr>
          </w:p>
        </w:tc>
        <w:tc>
          <w:tcPr>
            <w:tcW w:w="1152" w:type="dxa"/>
            <w:vAlign w:val="bottom"/>
          </w:tcPr>
          <w:p w14:paraId="5CBB85B7" w14:textId="77777777" w:rsidR="00FB73E2" w:rsidRPr="00CD641D" w:rsidRDefault="00FB73E2" w:rsidP="00FB73E2">
            <w:pPr>
              <w:tabs>
                <w:tab w:val="decimal" w:pos="888"/>
              </w:tabs>
              <w:spacing w:line="240" w:lineRule="atLeast"/>
              <w:ind w:right="-72"/>
              <w:rPr>
                <w:rFonts w:cs="Times New Roman"/>
                <w:sz w:val="18"/>
                <w:szCs w:val="18"/>
                <w:lang w:bidi="th-TH"/>
              </w:rPr>
            </w:pPr>
          </w:p>
        </w:tc>
        <w:tc>
          <w:tcPr>
            <w:tcW w:w="1098" w:type="dxa"/>
            <w:vAlign w:val="bottom"/>
          </w:tcPr>
          <w:p w14:paraId="21059ED1" w14:textId="77777777" w:rsidR="00FB73E2" w:rsidRPr="00CD641D" w:rsidRDefault="00FB73E2" w:rsidP="00FB73E2">
            <w:pPr>
              <w:tabs>
                <w:tab w:val="decimal" w:pos="883"/>
              </w:tabs>
              <w:spacing w:line="240" w:lineRule="atLeast"/>
              <w:ind w:right="-72"/>
              <w:rPr>
                <w:rFonts w:cs="Times New Roman"/>
                <w:sz w:val="18"/>
                <w:szCs w:val="18"/>
                <w:lang w:bidi="th-TH"/>
              </w:rPr>
            </w:pPr>
          </w:p>
        </w:tc>
        <w:tc>
          <w:tcPr>
            <w:tcW w:w="990" w:type="dxa"/>
            <w:vAlign w:val="bottom"/>
          </w:tcPr>
          <w:p w14:paraId="6FAA6987" w14:textId="77777777" w:rsidR="00FB73E2" w:rsidRPr="00CD641D" w:rsidRDefault="00FB73E2" w:rsidP="00FB73E2">
            <w:pPr>
              <w:tabs>
                <w:tab w:val="decimal" w:pos="748"/>
              </w:tabs>
              <w:spacing w:line="240" w:lineRule="atLeast"/>
              <w:ind w:right="-169"/>
              <w:rPr>
                <w:rFonts w:cs="Times New Roman"/>
                <w:sz w:val="18"/>
                <w:szCs w:val="18"/>
                <w:lang w:bidi="th-TH"/>
              </w:rPr>
            </w:pPr>
          </w:p>
        </w:tc>
      </w:tr>
      <w:tr w:rsidR="00FB73E2" w:rsidRPr="00793490" w14:paraId="3509FD20" w14:textId="77777777">
        <w:tc>
          <w:tcPr>
            <w:tcW w:w="2430" w:type="dxa"/>
            <w:vAlign w:val="bottom"/>
          </w:tcPr>
          <w:p w14:paraId="33E6948E" w14:textId="77777777" w:rsidR="00FB73E2" w:rsidRPr="00CD641D" w:rsidRDefault="00FB73E2" w:rsidP="00FB73E2">
            <w:pPr>
              <w:spacing w:line="240" w:lineRule="atLeast"/>
              <w:ind w:left="-14" w:right="-108"/>
              <w:rPr>
                <w:rFonts w:cs="Times New Roman"/>
                <w:sz w:val="18"/>
                <w:szCs w:val="18"/>
              </w:rPr>
            </w:pPr>
            <w:r w:rsidRPr="00CD641D">
              <w:rPr>
                <w:rFonts w:cs="Times New Roman"/>
                <w:sz w:val="18"/>
                <w:szCs w:val="18"/>
              </w:rPr>
              <w:t>Derivative liabilities</w:t>
            </w:r>
          </w:p>
        </w:tc>
        <w:tc>
          <w:tcPr>
            <w:tcW w:w="1170" w:type="dxa"/>
            <w:vAlign w:val="bottom"/>
          </w:tcPr>
          <w:p w14:paraId="2FDDD77D" w14:textId="626509BB" w:rsidR="00FB73E2" w:rsidRPr="00CD641D" w:rsidRDefault="00A61EED" w:rsidP="00FB73E2">
            <w:pPr>
              <w:tabs>
                <w:tab w:val="decimal" w:pos="972"/>
              </w:tabs>
              <w:spacing w:line="240" w:lineRule="atLeast"/>
              <w:ind w:right="-72"/>
              <w:rPr>
                <w:rFonts w:cs="Times New Roman"/>
                <w:sz w:val="18"/>
                <w:szCs w:val="18"/>
                <w:lang w:val="en-US" w:bidi="th-TH"/>
              </w:rPr>
            </w:pPr>
            <w:r>
              <w:rPr>
                <w:rFonts w:cs="Times New Roman"/>
                <w:sz w:val="18"/>
                <w:szCs w:val="18"/>
                <w:lang w:val="en-US" w:bidi="th-TH"/>
              </w:rPr>
              <w:t>332,921</w:t>
            </w:r>
          </w:p>
        </w:tc>
        <w:tc>
          <w:tcPr>
            <w:tcW w:w="1080" w:type="dxa"/>
            <w:vAlign w:val="bottom"/>
          </w:tcPr>
          <w:p w14:paraId="6CA0B052" w14:textId="26473347" w:rsidR="00FB73E2" w:rsidRPr="00CD641D" w:rsidRDefault="00A61EED" w:rsidP="00FB73E2">
            <w:pPr>
              <w:tabs>
                <w:tab w:val="decimal" w:pos="881"/>
              </w:tabs>
              <w:spacing w:line="240" w:lineRule="atLeast"/>
              <w:ind w:right="-72"/>
              <w:rPr>
                <w:rFonts w:cs="Times New Roman"/>
                <w:sz w:val="18"/>
                <w:szCs w:val="18"/>
              </w:rPr>
            </w:pPr>
            <w:r>
              <w:rPr>
                <w:rFonts w:cs="Times New Roman"/>
                <w:sz w:val="18"/>
                <w:szCs w:val="18"/>
              </w:rPr>
              <w:t>-</w:t>
            </w:r>
          </w:p>
        </w:tc>
        <w:tc>
          <w:tcPr>
            <w:tcW w:w="1260" w:type="dxa"/>
            <w:vAlign w:val="bottom"/>
          </w:tcPr>
          <w:p w14:paraId="6B9938CA" w14:textId="77A79EBC" w:rsidR="00FB73E2" w:rsidRPr="00CD641D" w:rsidRDefault="00A61EED" w:rsidP="00FB73E2">
            <w:pPr>
              <w:tabs>
                <w:tab w:val="decimal" w:pos="1040"/>
              </w:tabs>
              <w:spacing w:line="240" w:lineRule="atLeast"/>
              <w:ind w:right="-72"/>
              <w:rPr>
                <w:rFonts w:cs="Times New Roman"/>
                <w:sz w:val="18"/>
                <w:szCs w:val="18"/>
              </w:rPr>
            </w:pPr>
            <w:r w:rsidRPr="00A61EED">
              <w:rPr>
                <w:rFonts w:cs="Times New Roman"/>
                <w:sz w:val="18"/>
                <w:szCs w:val="18"/>
              </w:rPr>
              <w:t>332,921</w:t>
            </w:r>
          </w:p>
        </w:tc>
        <w:tc>
          <w:tcPr>
            <w:tcW w:w="1152" w:type="dxa"/>
            <w:vAlign w:val="bottom"/>
          </w:tcPr>
          <w:p w14:paraId="70249916" w14:textId="15D1278F" w:rsidR="00FB73E2" w:rsidRPr="00CD641D" w:rsidRDefault="00A61EED" w:rsidP="00FB73E2">
            <w:pPr>
              <w:tabs>
                <w:tab w:val="decimal" w:pos="888"/>
              </w:tabs>
              <w:spacing w:line="240" w:lineRule="atLeast"/>
              <w:ind w:right="-72"/>
              <w:rPr>
                <w:rFonts w:cs="Times New Roman"/>
                <w:sz w:val="18"/>
                <w:szCs w:val="18"/>
              </w:rPr>
            </w:pPr>
            <w:r>
              <w:rPr>
                <w:rFonts w:cs="Times New Roman"/>
                <w:sz w:val="18"/>
                <w:szCs w:val="18"/>
              </w:rPr>
              <w:t>-</w:t>
            </w:r>
          </w:p>
        </w:tc>
        <w:tc>
          <w:tcPr>
            <w:tcW w:w="1098" w:type="dxa"/>
            <w:vAlign w:val="bottom"/>
          </w:tcPr>
          <w:p w14:paraId="4711DD00" w14:textId="5DAFBF73" w:rsidR="00FB73E2" w:rsidRPr="00CD641D" w:rsidRDefault="00A61EED" w:rsidP="00FB73E2">
            <w:pPr>
              <w:tabs>
                <w:tab w:val="decimal" w:pos="883"/>
              </w:tabs>
              <w:spacing w:line="240" w:lineRule="atLeast"/>
              <w:ind w:right="-72"/>
              <w:rPr>
                <w:rFonts w:cs="Times New Roman"/>
                <w:sz w:val="18"/>
                <w:szCs w:val="18"/>
                <w:lang w:val="en-US" w:bidi="th-TH"/>
              </w:rPr>
            </w:pPr>
            <w:r w:rsidRPr="00A61EED">
              <w:rPr>
                <w:rFonts w:cs="Times New Roman"/>
                <w:sz w:val="18"/>
                <w:szCs w:val="18"/>
                <w:lang w:val="en-US" w:bidi="th-TH"/>
              </w:rPr>
              <w:t>288,300</w:t>
            </w:r>
          </w:p>
        </w:tc>
        <w:tc>
          <w:tcPr>
            <w:tcW w:w="990" w:type="dxa"/>
            <w:vAlign w:val="bottom"/>
          </w:tcPr>
          <w:p w14:paraId="13581428" w14:textId="271287B6" w:rsidR="00FB73E2" w:rsidRPr="00CD641D" w:rsidRDefault="0050666E" w:rsidP="00FB73E2">
            <w:pPr>
              <w:tabs>
                <w:tab w:val="decimal" w:pos="788"/>
              </w:tabs>
              <w:spacing w:line="240" w:lineRule="atLeast"/>
              <w:ind w:right="-72"/>
              <w:rPr>
                <w:rFonts w:cs="Times New Roman"/>
                <w:sz w:val="18"/>
                <w:szCs w:val="18"/>
              </w:rPr>
            </w:pPr>
            <w:r>
              <w:rPr>
                <w:rFonts w:cs="Times New Roman"/>
                <w:sz w:val="18"/>
                <w:szCs w:val="18"/>
              </w:rPr>
              <w:t>44,621</w:t>
            </w:r>
          </w:p>
        </w:tc>
      </w:tr>
      <w:tr w:rsidR="00FB73E2" w:rsidRPr="00793490" w14:paraId="000B727B" w14:textId="77777777">
        <w:tc>
          <w:tcPr>
            <w:tcW w:w="2430" w:type="dxa"/>
            <w:vAlign w:val="bottom"/>
          </w:tcPr>
          <w:p w14:paraId="5B40901C" w14:textId="77777777" w:rsidR="00FB73E2" w:rsidRPr="00CD641D" w:rsidRDefault="00FB73E2" w:rsidP="00FB73E2">
            <w:pPr>
              <w:spacing w:line="240" w:lineRule="atLeast"/>
              <w:ind w:left="-14" w:right="-18"/>
              <w:rPr>
                <w:rFonts w:cs="Times New Roman"/>
                <w:b/>
                <w:bCs/>
                <w:sz w:val="18"/>
                <w:szCs w:val="18"/>
              </w:rPr>
            </w:pPr>
            <w:r w:rsidRPr="00CD641D">
              <w:rPr>
                <w:rFonts w:cs="Times New Roman"/>
                <w:b/>
                <w:bCs/>
                <w:sz w:val="18"/>
                <w:szCs w:val="18"/>
              </w:rPr>
              <w:t>Total</w:t>
            </w:r>
          </w:p>
        </w:tc>
        <w:tc>
          <w:tcPr>
            <w:tcW w:w="1170" w:type="dxa"/>
            <w:vAlign w:val="bottom"/>
          </w:tcPr>
          <w:p w14:paraId="56E57A0E" w14:textId="01E9DF1E" w:rsidR="00FB73E2" w:rsidRPr="00CD641D" w:rsidRDefault="00A61EED" w:rsidP="00FB73E2">
            <w:pPr>
              <w:pBdr>
                <w:top w:val="single" w:sz="4" w:space="1" w:color="auto"/>
                <w:bottom w:val="double" w:sz="4" w:space="1" w:color="auto"/>
              </w:pBdr>
              <w:tabs>
                <w:tab w:val="decimal" w:pos="972"/>
              </w:tabs>
              <w:spacing w:line="240" w:lineRule="atLeast"/>
              <w:ind w:right="-72"/>
              <w:rPr>
                <w:rFonts w:cs="Times New Roman"/>
                <w:b/>
                <w:bCs/>
                <w:sz w:val="18"/>
                <w:szCs w:val="18"/>
                <w:lang w:val="en-US"/>
              </w:rPr>
            </w:pPr>
            <w:r>
              <w:rPr>
                <w:rFonts w:cs="Times New Roman"/>
                <w:b/>
                <w:bCs/>
                <w:sz w:val="18"/>
                <w:szCs w:val="18"/>
                <w:lang w:val="en-US"/>
              </w:rPr>
              <w:t>332,921</w:t>
            </w:r>
          </w:p>
        </w:tc>
        <w:tc>
          <w:tcPr>
            <w:tcW w:w="1080" w:type="dxa"/>
            <w:vAlign w:val="bottom"/>
          </w:tcPr>
          <w:p w14:paraId="3C885CE7" w14:textId="297484D4" w:rsidR="00FB73E2" w:rsidRPr="00CD641D" w:rsidRDefault="00A61EED" w:rsidP="00FB73E2">
            <w:pPr>
              <w:pBdr>
                <w:top w:val="single" w:sz="4" w:space="1" w:color="auto"/>
                <w:bottom w:val="double" w:sz="4" w:space="1" w:color="auto"/>
              </w:pBdr>
              <w:tabs>
                <w:tab w:val="decimal" w:pos="881"/>
              </w:tabs>
              <w:spacing w:line="240" w:lineRule="atLeast"/>
              <w:ind w:right="-72"/>
              <w:rPr>
                <w:rFonts w:cs="Times New Roman"/>
                <w:b/>
                <w:bCs/>
                <w:sz w:val="18"/>
                <w:szCs w:val="18"/>
              </w:rPr>
            </w:pPr>
            <w:r>
              <w:rPr>
                <w:rFonts w:cs="Times New Roman"/>
                <w:b/>
                <w:bCs/>
                <w:sz w:val="18"/>
                <w:szCs w:val="18"/>
              </w:rPr>
              <w:t>-</w:t>
            </w:r>
          </w:p>
        </w:tc>
        <w:tc>
          <w:tcPr>
            <w:tcW w:w="1260" w:type="dxa"/>
            <w:vAlign w:val="bottom"/>
          </w:tcPr>
          <w:p w14:paraId="5660E062" w14:textId="3D67ACA7" w:rsidR="00FB73E2" w:rsidRPr="00AA6956" w:rsidRDefault="00A61EED" w:rsidP="00FB73E2">
            <w:pPr>
              <w:pBdr>
                <w:top w:val="single" w:sz="4" w:space="1" w:color="auto"/>
                <w:bottom w:val="double" w:sz="4" w:space="1" w:color="auto"/>
              </w:pBdr>
              <w:tabs>
                <w:tab w:val="decimal" w:pos="1040"/>
              </w:tabs>
              <w:spacing w:line="240" w:lineRule="atLeast"/>
              <w:ind w:right="-72"/>
              <w:rPr>
                <w:rFonts w:cstheme="minorBidi"/>
                <w:b/>
                <w:bCs/>
                <w:sz w:val="18"/>
                <w:szCs w:val="22"/>
                <w:lang w:bidi="th-TH"/>
              </w:rPr>
            </w:pPr>
            <w:r w:rsidRPr="00A61EED">
              <w:rPr>
                <w:rFonts w:cs="Times New Roman"/>
                <w:b/>
                <w:bCs/>
                <w:sz w:val="18"/>
                <w:szCs w:val="18"/>
              </w:rPr>
              <w:t>332,921</w:t>
            </w:r>
          </w:p>
        </w:tc>
        <w:tc>
          <w:tcPr>
            <w:tcW w:w="1152" w:type="dxa"/>
            <w:vAlign w:val="bottom"/>
          </w:tcPr>
          <w:p w14:paraId="5D8D00F7" w14:textId="6A324BAC" w:rsidR="00FB73E2" w:rsidRPr="00CD641D" w:rsidRDefault="00A61EED" w:rsidP="00FB73E2">
            <w:pPr>
              <w:pBdr>
                <w:top w:val="single" w:sz="4" w:space="1" w:color="auto"/>
                <w:bottom w:val="double" w:sz="4" w:space="1" w:color="auto"/>
              </w:pBdr>
              <w:tabs>
                <w:tab w:val="decimal" w:pos="888"/>
              </w:tabs>
              <w:spacing w:line="240" w:lineRule="atLeast"/>
              <w:ind w:right="-72"/>
              <w:rPr>
                <w:rFonts w:cs="Times New Roman"/>
                <w:b/>
                <w:bCs/>
                <w:sz w:val="18"/>
                <w:szCs w:val="18"/>
              </w:rPr>
            </w:pPr>
            <w:r>
              <w:rPr>
                <w:rFonts w:cs="Times New Roman"/>
                <w:b/>
                <w:bCs/>
                <w:sz w:val="18"/>
                <w:szCs w:val="18"/>
              </w:rPr>
              <w:t>-</w:t>
            </w:r>
          </w:p>
        </w:tc>
        <w:tc>
          <w:tcPr>
            <w:tcW w:w="1098" w:type="dxa"/>
            <w:vAlign w:val="bottom"/>
          </w:tcPr>
          <w:p w14:paraId="056AFD1E" w14:textId="7539E542" w:rsidR="00FB73E2" w:rsidRPr="00A61EED" w:rsidRDefault="00A61EED" w:rsidP="00CF02EA">
            <w:pPr>
              <w:pBdr>
                <w:top w:val="single" w:sz="4" w:space="1" w:color="auto"/>
                <w:bottom w:val="double" w:sz="4" w:space="1" w:color="auto"/>
              </w:pBdr>
              <w:tabs>
                <w:tab w:val="decimal" w:pos="883"/>
              </w:tabs>
              <w:spacing w:line="240" w:lineRule="atLeast"/>
              <w:ind w:right="-72"/>
              <w:rPr>
                <w:rFonts w:cs="Times New Roman"/>
                <w:b/>
                <w:bCs/>
                <w:sz w:val="18"/>
                <w:szCs w:val="18"/>
              </w:rPr>
            </w:pPr>
            <w:r w:rsidRPr="00A61EED">
              <w:rPr>
                <w:rFonts w:cs="Times New Roman"/>
                <w:b/>
                <w:bCs/>
                <w:sz w:val="18"/>
                <w:szCs w:val="18"/>
              </w:rPr>
              <w:t>288,300</w:t>
            </w:r>
          </w:p>
        </w:tc>
        <w:tc>
          <w:tcPr>
            <w:tcW w:w="990" w:type="dxa"/>
            <w:vAlign w:val="bottom"/>
          </w:tcPr>
          <w:p w14:paraId="747D2543" w14:textId="0CED20EB" w:rsidR="00FB73E2" w:rsidRPr="00CD641D" w:rsidRDefault="0050666E" w:rsidP="00FB73E2">
            <w:pPr>
              <w:pBdr>
                <w:top w:val="single" w:sz="4" w:space="1" w:color="auto"/>
                <w:bottom w:val="double" w:sz="4" w:space="1" w:color="auto"/>
              </w:pBdr>
              <w:tabs>
                <w:tab w:val="decimal" w:pos="788"/>
              </w:tabs>
              <w:spacing w:line="240" w:lineRule="atLeast"/>
              <w:ind w:right="-72"/>
              <w:rPr>
                <w:rFonts w:cs="Times New Roman"/>
                <w:b/>
                <w:bCs/>
                <w:sz w:val="18"/>
                <w:szCs w:val="18"/>
              </w:rPr>
            </w:pPr>
            <w:r>
              <w:rPr>
                <w:rFonts w:cs="Times New Roman"/>
                <w:b/>
                <w:bCs/>
                <w:sz w:val="18"/>
                <w:szCs w:val="18"/>
              </w:rPr>
              <w:t>44,621</w:t>
            </w:r>
          </w:p>
        </w:tc>
      </w:tr>
    </w:tbl>
    <w:p w14:paraId="523384F7" w14:textId="58B07130" w:rsidR="00B61C50" w:rsidRDefault="00B61C50" w:rsidP="009F348C">
      <w:pPr>
        <w:rPr>
          <w:rFonts w:eastAsia="Calibri" w:cs="Times New Roman"/>
          <w:szCs w:val="22"/>
          <w:lang w:bidi="th-TH"/>
        </w:rPr>
      </w:pPr>
    </w:p>
    <w:p w14:paraId="2CCBB13E" w14:textId="77777777" w:rsidR="00B61C50" w:rsidRDefault="00B61C50">
      <w:pPr>
        <w:rPr>
          <w:rFonts w:eastAsia="Calibri" w:cs="Times New Roman"/>
          <w:szCs w:val="22"/>
          <w:lang w:bidi="th-TH"/>
        </w:rPr>
      </w:pPr>
      <w:r>
        <w:rPr>
          <w:rFonts w:eastAsia="Calibri" w:cs="Times New Roman"/>
          <w:szCs w:val="22"/>
          <w:lang w:bidi="th-TH"/>
        </w:rPr>
        <w:br w:type="page"/>
      </w: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5B7CB3" w:rsidRPr="00880EEB" w14:paraId="0AD696E4" w14:textId="77777777">
        <w:tc>
          <w:tcPr>
            <w:tcW w:w="2430" w:type="dxa"/>
            <w:vAlign w:val="bottom"/>
          </w:tcPr>
          <w:p w14:paraId="2653EE5D" w14:textId="77777777" w:rsidR="005B7CB3" w:rsidRPr="00880EEB" w:rsidRDefault="005B7CB3">
            <w:pPr>
              <w:spacing w:line="240" w:lineRule="atLeast"/>
              <w:ind w:left="-14" w:right="-18"/>
              <w:rPr>
                <w:rFonts w:cs="Times New Roman"/>
                <w:b/>
                <w:bCs/>
                <w:i/>
                <w:iCs/>
                <w:sz w:val="18"/>
                <w:szCs w:val="18"/>
              </w:rPr>
            </w:pPr>
          </w:p>
        </w:tc>
        <w:tc>
          <w:tcPr>
            <w:tcW w:w="6750" w:type="dxa"/>
            <w:gridSpan w:val="6"/>
            <w:vAlign w:val="bottom"/>
          </w:tcPr>
          <w:p w14:paraId="7CEC2865" w14:textId="77777777" w:rsidR="005B7CB3" w:rsidRPr="00880EEB" w:rsidRDefault="005B7CB3">
            <w:pPr>
              <w:spacing w:line="240" w:lineRule="atLeast"/>
              <w:ind w:right="-173"/>
              <w:jc w:val="center"/>
              <w:rPr>
                <w:rFonts w:cs="Times New Roman"/>
                <w:sz w:val="18"/>
                <w:szCs w:val="18"/>
                <w:lang w:bidi="th-TH"/>
              </w:rPr>
            </w:pPr>
            <w:r>
              <w:rPr>
                <w:rFonts w:cs="Times New Roman"/>
                <w:b/>
                <w:bCs/>
                <w:sz w:val="18"/>
                <w:szCs w:val="18"/>
                <w:lang w:bidi="th-TH"/>
              </w:rPr>
              <w:t>The Bank</w:t>
            </w:r>
            <w:r w:rsidRPr="00880EEB">
              <w:rPr>
                <w:rFonts w:cs="Times New Roman"/>
                <w:b/>
                <w:bCs/>
                <w:sz w:val="18"/>
                <w:szCs w:val="18"/>
                <w:lang w:bidi="th-TH"/>
              </w:rPr>
              <w:t xml:space="preserve"> </w:t>
            </w:r>
          </w:p>
        </w:tc>
      </w:tr>
      <w:tr w:rsidR="005B7CB3" w:rsidRPr="00880EEB" w14:paraId="6808D3EF" w14:textId="77777777">
        <w:tc>
          <w:tcPr>
            <w:tcW w:w="2430" w:type="dxa"/>
            <w:vAlign w:val="bottom"/>
          </w:tcPr>
          <w:p w14:paraId="65676764" w14:textId="77777777" w:rsidR="005B7CB3" w:rsidRPr="00880EEB" w:rsidRDefault="005B7CB3">
            <w:pPr>
              <w:spacing w:line="240" w:lineRule="atLeast"/>
              <w:ind w:left="-14" w:right="-18"/>
              <w:rPr>
                <w:rFonts w:cs="Times New Roman"/>
                <w:b/>
                <w:bCs/>
                <w:i/>
                <w:iCs/>
                <w:sz w:val="18"/>
                <w:szCs w:val="18"/>
              </w:rPr>
            </w:pPr>
          </w:p>
        </w:tc>
        <w:tc>
          <w:tcPr>
            <w:tcW w:w="6750" w:type="dxa"/>
            <w:gridSpan w:val="6"/>
            <w:vAlign w:val="bottom"/>
          </w:tcPr>
          <w:p w14:paraId="4AF65ADE" w14:textId="7D715FA2" w:rsidR="005B7CB3" w:rsidRPr="00880EEB" w:rsidRDefault="005B7CB3">
            <w:pPr>
              <w:spacing w:line="240" w:lineRule="atLeast"/>
              <w:ind w:right="-173"/>
              <w:jc w:val="center"/>
              <w:rPr>
                <w:rFonts w:cs="Times New Roman"/>
                <w:sz w:val="18"/>
                <w:szCs w:val="18"/>
                <w:lang w:bidi="th-TH"/>
              </w:rPr>
            </w:pPr>
            <w:r>
              <w:rPr>
                <w:rFonts w:cs="Times New Roman"/>
                <w:sz w:val="18"/>
                <w:szCs w:val="18"/>
                <w:lang w:bidi="th-TH"/>
              </w:rPr>
              <w:t xml:space="preserve">31 December </w:t>
            </w:r>
            <w:r w:rsidRPr="00880EEB">
              <w:rPr>
                <w:rFonts w:cs="Times New Roman"/>
                <w:sz w:val="18"/>
                <w:szCs w:val="18"/>
                <w:lang w:bidi="th-TH"/>
              </w:rPr>
              <w:t>202</w:t>
            </w:r>
            <w:r>
              <w:rPr>
                <w:rFonts w:cs="Times New Roman"/>
                <w:sz w:val="18"/>
                <w:szCs w:val="18"/>
                <w:lang w:bidi="th-TH"/>
              </w:rPr>
              <w:t>4</w:t>
            </w:r>
          </w:p>
        </w:tc>
      </w:tr>
      <w:tr w:rsidR="005B7CB3" w:rsidRPr="00880EEB" w14:paraId="5B50ED1F" w14:textId="77777777">
        <w:tc>
          <w:tcPr>
            <w:tcW w:w="2430" w:type="dxa"/>
            <w:vAlign w:val="bottom"/>
          </w:tcPr>
          <w:p w14:paraId="35B75722" w14:textId="77777777" w:rsidR="005B7CB3" w:rsidRPr="00880EEB" w:rsidRDefault="005B7CB3">
            <w:pPr>
              <w:spacing w:line="240" w:lineRule="atLeast"/>
              <w:ind w:left="-14" w:right="-18"/>
              <w:rPr>
                <w:rFonts w:cs="Times New Roman"/>
                <w:b/>
                <w:bCs/>
                <w:i/>
                <w:iCs/>
                <w:sz w:val="18"/>
                <w:szCs w:val="18"/>
              </w:rPr>
            </w:pPr>
          </w:p>
        </w:tc>
        <w:tc>
          <w:tcPr>
            <w:tcW w:w="1170" w:type="dxa"/>
          </w:tcPr>
          <w:p w14:paraId="55968EFD" w14:textId="77777777" w:rsidR="005B7CB3" w:rsidRPr="00880EEB" w:rsidRDefault="005B7CB3">
            <w:pPr>
              <w:spacing w:line="240" w:lineRule="atLeast"/>
              <w:ind w:left="-117" w:right="-113"/>
              <w:jc w:val="center"/>
              <w:rPr>
                <w:rFonts w:cs="Times New Roman"/>
                <w:sz w:val="18"/>
                <w:szCs w:val="18"/>
              </w:rPr>
            </w:pPr>
          </w:p>
        </w:tc>
        <w:tc>
          <w:tcPr>
            <w:tcW w:w="1080" w:type="dxa"/>
          </w:tcPr>
          <w:p w14:paraId="0BF85F5F" w14:textId="77777777" w:rsidR="005B7CB3" w:rsidRPr="00880EEB" w:rsidRDefault="005B7CB3">
            <w:pPr>
              <w:spacing w:line="240" w:lineRule="atLeast"/>
              <w:ind w:left="-117" w:right="-113"/>
              <w:jc w:val="center"/>
              <w:rPr>
                <w:rFonts w:cs="Times New Roman"/>
                <w:sz w:val="18"/>
                <w:szCs w:val="18"/>
              </w:rPr>
            </w:pPr>
          </w:p>
        </w:tc>
        <w:tc>
          <w:tcPr>
            <w:tcW w:w="1260" w:type="dxa"/>
          </w:tcPr>
          <w:p w14:paraId="526F82B9" w14:textId="77777777" w:rsidR="005B7CB3" w:rsidRPr="00880EEB" w:rsidRDefault="005B7CB3">
            <w:pPr>
              <w:spacing w:line="240" w:lineRule="atLeast"/>
              <w:ind w:left="-117" w:right="-113"/>
              <w:jc w:val="center"/>
              <w:rPr>
                <w:rFonts w:cs="Times New Roman"/>
                <w:sz w:val="18"/>
                <w:szCs w:val="18"/>
              </w:rPr>
            </w:pPr>
          </w:p>
        </w:tc>
        <w:tc>
          <w:tcPr>
            <w:tcW w:w="2250" w:type="dxa"/>
            <w:gridSpan w:val="2"/>
          </w:tcPr>
          <w:p w14:paraId="1AF6CA6D"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08C07B90" w14:textId="77777777" w:rsidR="005B7CB3" w:rsidRPr="00880EEB" w:rsidRDefault="005B7CB3">
            <w:pPr>
              <w:spacing w:line="240" w:lineRule="atLeast"/>
              <w:ind w:right="-173"/>
              <w:jc w:val="center"/>
              <w:rPr>
                <w:rFonts w:cs="Times New Roman"/>
                <w:sz w:val="18"/>
                <w:szCs w:val="18"/>
                <w:lang w:bidi="th-TH"/>
              </w:rPr>
            </w:pPr>
          </w:p>
        </w:tc>
      </w:tr>
      <w:tr w:rsidR="005B7CB3" w:rsidRPr="00880EEB" w14:paraId="3FD69EE5" w14:textId="77777777">
        <w:tc>
          <w:tcPr>
            <w:tcW w:w="2430" w:type="dxa"/>
            <w:vAlign w:val="bottom"/>
          </w:tcPr>
          <w:p w14:paraId="4AA5A5BD" w14:textId="77777777" w:rsidR="005B7CB3" w:rsidRPr="00880EEB" w:rsidRDefault="005B7CB3">
            <w:pPr>
              <w:spacing w:line="240" w:lineRule="atLeast"/>
              <w:ind w:left="-14" w:right="-18"/>
              <w:rPr>
                <w:rFonts w:cs="Times New Roman"/>
                <w:b/>
                <w:bCs/>
                <w:i/>
                <w:iCs/>
                <w:sz w:val="18"/>
                <w:szCs w:val="18"/>
              </w:rPr>
            </w:pPr>
          </w:p>
        </w:tc>
        <w:tc>
          <w:tcPr>
            <w:tcW w:w="1170" w:type="dxa"/>
          </w:tcPr>
          <w:p w14:paraId="4FD41794" w14:textId="77777777" w:rsidR="005B7CB3" w:rsidRPr="00880EEB" w:rsidRDefault="005B7CB3">
            <w:pPr>
              <w:spacing w:line="240" w:lineRule="atLeast"/>
              <w:ind w:left="-117" w:right="-113"/>
              <w:jc w:val="center"/>
              <w:rPr>
                <w:rFonts w:cs="Times New Roman"/>
                <w:sz w:val="18"/>
                <w:szCs w:val="18"/>
              </w:rPr>
            </w:pPr>
          </w:p>
        </w:tc>
        <w:tc>
          <w:tcPr>
            <w:tcW w:w="1080" w:type="dxa"/>
          </w:tcPr>
          <w:p w14:paraId="16997364" w14:textId="77777777" w:rsidR="005B7CB3" w:rsidRPr="00880EEB" w:rsidRDefault="005B7CB3">
            <w:pPr>
              <w:spacing w:line="240" w:lineRule="atLeast"/>
              <w:ind w:left="-117" w:right="-113"/>
              <w:jc w:val="center"/>
              <w:rPr>
                <w:rFonts w:cs="Times New Roman"/>
                <w:sz w:val="18"/>
                <w:szCs w:val="18"/>
              </w:rPr>
            </w:pPr>
          </w:p>
        </w:tc>
        <w:tc>
          <w:tcPr>
            <w:tcW w:w="1260" w:type="dxa"/>
          </w:tcPr>
          <w:p w14:paraId="17EC8904" w14:textId="77777777" w:rsidR="005B7CB3" w:rsidRPr="00880EEB" w:rsidRDefault="005B7CB3">
            <w:pPr>
              <w:spacing w:line="240" w:lineRule="atLeast"/>
              <w:ind w:left="-117" w:right="-113"/>
              <w:jc w:val="center"/>
              <w:rPr>
                <w:rFonts w:cs="Times New Roman"/>
                <w:sz w:val="18"/>
                <w:szCs w:val="18"/>
              </w:rPr>
            </w:pPr>
          </w:p>
        </w:tc>
        <w:tc>
          <w:tcPr>
            <w:tcW w:w="2250" w:type="dxa"/>
            <w:gridSpan w:val="2"/>
          </w:tcPr>
          <w:p w14:paraId="68510F14"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unoffsetting in statement</w:t>
            </w:r>
          </w:p>
        </w:tc>
        <w:tc>
          <w:tcPr>
            <w:tcW w:w="990" w:type="dxa"/>
          </w:tcPr>
          <w:p w14:paraId="08BC6E0D" w14:textId="77777777" w:rsidR="005B7CB3" w:rsidRPr="00880EEB" w:rsidRDefault="005B7CB3">
            <w:pPr>
              <w:spacing w:line="240" w:lineRule="atLeast"/>
              <w:ind w:right="-173"/>
              <w:jc w:val="center"/>
              <w:rPr>
                <w:rFonts w:cs="Times New Roman"/>
                <w:sz w:val="18"/>
                <w:szCs w:val="18"/>
                <w:lang w:bidi="th-TH"/>
              </w:rPr>
            </w:pPr>
          </w:p>
        </w:tc>
      </w:tr>
      <w:tr w:rsidR="005B7CB3" w:rsidRPr="00880EEB" w14:paraId="2378CB91" w14:textId="77777777">
        <w:tc>
          <w:tcPr>
            <w:tcW w:w="2430" w:type="dxa"/>
            <w:vAlign w:val="bottom"/>
          </w:tcPr>
          <w:p w14:paraId="279A9D8C" w14:textId="77777777" w:rsidR="005B7CB3" w:rsidRPr="00880EEB" w:rsidRDefault="005B7CB3">
            <w:pPr>
              <w:spacing w:line="240" w:lineRule="atLeast"/>
              <w:ind w:left="-14" w:right="-18"/>
              <w:rPr>
                <w:rFonts w:cs="Times New Roman"/>
                <w:b/>
                <w:bCs/>
                <w:i/>
                <w:iCs/>
                <w:sz w:val="18"/>
                <w:szCs w:val="18"/>
              </w:rPr>
            </w:pPr>
          </w:p>
        </w:tc>
        <w:tc>
          <w:tcPr>
            <w:tcW w:w="1170" w:type="dxa"/>
          </w:tcPr>
          <w:p w14:paraId="719ABBFA" w14:textId="77777777" w:rsidR="005B7CB3" w:rsidRPr="00880EEB" w:rsidRDefault="005B7CB3">
            <w:pPr>
              <w:spacing w:line="240" w:lineRule="atLeast"/>
              <w:ind w:left="-117" w:right="-113"/>
              <w:jc w:val="center"/>
              <w:rPr>
                <w:rFonts w:cs="Times New Roman"/>
                <w:sz w:val="18"/>
                <w:szCs w:val="18"/>
              </w:rPr>
            </w:pPr>
          </w:p>
        </w:tc>
        <w:tc>
          <w:tcPr>
            <w:tcW w:w="1080" w:type="dxa"/>
          </w:tcPr>
          <w:p w14:paraId="582A67E5" w14:textId="77777777" w:rsidR="005B7CB3" w:rsidRPr="00880EEB" w:rsidRDefault="005B7CB3">
            <w:pPr>
              <w:spacing w:line="240" w:lineRule="atLeast"/>
              <w:ind w:left="-117" w:right="-113"/>
              <w:jc w:val="center"/>
              <w:rPr>
                <w:rFonts w:cs="Times New Roman"/>
                <w:sz w:val="18"/>
                <w:szCs w:val="18"/>
              </w:rPr>
            </w:pPr>
          </w:p>
        </w:tc>
        <w:tc>
          <w:tcPr>
            <w:tcW w:w="1260" w:type="dxa"/>
          </w:tcPr>
          <w:p w14:paraId="6DE0A29E" w14:textId="77777777" w:rsidR="005B7CB3" w:rsidRPr="00880EEB" w:rsidRDefault="005B7CB3">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5DCB6CDA"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601BBEEF" w14:textId="77777777" w:rsidR="005B7CB3" w:rsidRPr="00880EEB" w:rsidRDefault="005B7CB3">
            <w:pPr>
              <w:spacing w:line="240" w:lineRule="atLeast"/>
              <w:ind w:right="-173"/>
              <w:jc w:val="center"/>
              <w:rPr>
                <w:rFonts w:cs="Times New Roman"/>
                <w:sz w:val="18"/>
                <w:szCs w:val="18"/>
                <w:lang w:bidi="th-TH"/>
              </w:rPr>
            </w:pPr>
          </w:p>
        </w:tc>
      </w:tr>
      <w:tr w:rsidR="005B7CB3" w:rsidRPr="00880EEB" w14:paraId="3D6190C2" w14:textId="77777777">
        <w:tc>
          <w:tcPr>
            <w:tcW w:w="2430" w:type="dxa"/>
            <w:vAlign w:val="bottom"/>
          </w:tcPr>
          <w:p w14:paraId="6C262D00" w14:textId="77777777" w:rsidR="005B7CB3" w:rsidRPr="00880EEB" w:rsidRDefault="005B7CB3">
            <w:pPr>
              <w:spacing w:line="240" w:lineRule="atLeast"/>
              <w:ind w:left="-14" w:right="-18"/>
              <w:rPr>
                <w:rFonts w:cs="Times New Roman"/>
                <w:b/>
                <w:bCs/>
                <w:i/>
                <w:iCs/>
                <w:sz w:val="18"/>
                <w:szCs w:val="18"/>
              </w:rPr>
            </w:pPr>
          </w:p>
        </w:tc>
        <w:tc>
          <w:tcPr>
            <w:tcW w:w="1170" w:type="dxa"/>
          </w:tcPr>
          <w:p w14:paraId="0F99431A" w14:textId="77777777" w:rsidR="005B7CB3" w:rsidRPr="00880EEB" w:rsidRDefault="005B7CB3">
            <w:pPr>
              <w:spacing w:line="240" w:lineRule="atLeast"/>
              <w:ind w:left="-117" w:right="-113"/>
              <w:jc w:val="center"/>
              <w:rPr>
                <w:rFonts w:cs="Times New Roman"/>
                <w:sz w:val="18"/>
                <w:szCs w:val="18"/>
              </w:rPr>
            </w:pPr>
          </w:p>
        </w:tc>
        <w:tc>
          <w:tcPr>
            <w:tcW w:w="1080" w:type="dxa"/>
          </w:tcPr>
          <w:p w14:paraId="05AFF7B8" w14:textId="77777777" w:rsidR="005B7CB3" w:rsidRPr="00880EEB" w:rsidRDefault="005B7CB3">
            <w:pPr>
              <w:spacing w:line="240" w:lineRule="atLeast"/>
              <w:ind w:left="-117" w:right="-113"/>
              <w:jc w:val="center"/>
              <w:rPr>
                <w:rFonts w:cs="Times New Roman"/>
                <w:sz w:val="18"/>
                <w:szCs w:val="18"/>
              </w:rPr>
            </w:pPr>
          </w:p>
        </w:tc>
        <w:tc>
          <w:tcPr>
            <w:tcW w:w="1260" w:type="dxa"/>
          </w:tcPr>
          <w:p w14:paraId="4ABEF4F5" w14:textId="77777777" w:rsidR="005B7CB3" w:rsidRPr="00880EEB" w:rsidRDefault="005B7CB3">
            <w:pPr>
              <w:spacing w:line="240" w:lineRule="atLeast"/>
              <w:ind w:left="-117" w:right="-113"/>
              <w:jc w:val="center"/>
              <w:rPr>
                <w:rFonts w:cs="Times New Roman"/>
                <w:sz w:val="18"/>
                <w:szCs w:val="18"/>
              </w:rPr>
            </w:pPr>
          </w:p>
        </w:tc>
        <w:tc>
          <w:tcPr>
            <w:tcW w:w="1152" w:type="dxa"/>
            <w:tcBorders>
              <w:top w:val="single" w:sz="4" w:space="0" w:color="auto"/>
            </w:tcBorders>
          </w:tcPr>
          <w:p w14:paraId="1AC82DCD"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0C91E04D" w14:textId="77777777" w:rsidR="005B7CB3" w:rsidRPr="00880EEB" w:rsidRDefault="005B7CB3">
            <w:pPr>
              <w:spacing w:line="240" w:lineRule="atLeast"/>
              <w:ind w:left="-117" w:right="-113"/>
              <w:jc w:val="center"/>
              <w:rPr>
                <w:rFonts w:cs="Times New Roman"/>
                <w:sz w:val="18"/>
                <w:szCs w:val="18"/>
              </w:rPr>
            </w:pPr>
          </w:p>
        </w:tc>
        <w:tc>
          <w:tcPr>
            <w:tcW w:w="990" w:type="dxa"/>
          </w:tcPr>
          <w:p w14:paraId="5356A0BF" w14:textId="77777777" w:rsidR="005B7CB3" w:rsidRPr="00880EEB" w:rsidRDefault="005B7CB3">
            <w:pPr>
              <w:spacing w:line="240" w:lineRule="atLeast"/>
              <w:ind w:right="-173"/>
              <w:jc w:val="center"/>
              <w:rPr>
                <w:rFonts w:cs="Times New Roman"/>
                <w:sz w:val="18"/>
                <w:szCs w:val="18"/>
                <w:lang w:bidi="th-TH"/>
              </w:rPr>
            </w:pPr>
          </w:p>
        </w:tc>
      </w:tr>
      <w:tr w:rsidR="005B7CB3" w:rsidRPr="00880EEB" w14:paraId="6BDDA2D2" w14:textId="77777777">
        <w:tc>
          <w:tcPr>
            <w:tcW w:w="2430" w:type="dxa"/>
            <w:vAlign w:val="bottom"/>
          </w:tcPr>
          <w:p w14:paraId="62FB465B" w14:textId="77777777" w:rsidR="005B7CB3" w:rsidRPr="00880EEB" w:rsidRDefault="005B7CB3">
            <w:pPr>
              <w:spacing w:line="240" w:lineRule="atLeast"/>
              <w:ind w:left="-14" w:right="-18"/>
              <w:rPr>
                <w:rFonts w:cs="Times New Roman"/>
                <w:b/>
                <w:bCs/>
                <w:i/>
                <w:iCs/>
                <w:sz w:val="18"/>
                <w:szCs w:val="18"/>
              </w:rPr>
            </w:pPr>
          </w:p>
        </w:tc>
        <w:tc>
          <w:tcPr>
            <w:tcW w:w="1170" w:type="dxa"/>
          </w:tcPr>
          <w:p w14:paraId="5CC6EFC4" w14:textId="77777777" w:rsidR="005B7CB3" w:rsidRPr="00880EEB" w:rsidRDefault="005B7CB3">
            <w:pPr>
              <w:spacing w:line="240" w:lineRule="atLeast"/>
              <w:ind w:left="-117" w:right="-113"/>
              <w:jc w:val="center"/>
              <w:rPr>
                <w:rFonts w:cs="Times New Roman"/>
                <w:sz w:val="18"/>
                <w:szCs w:val="18"/>
              </w:rPr>
            </w:pPr>
          </w:p>
        </w:tc>
        <w:tc>
          <w:tcPr>
            <w:tcW w:w="1080" w:type="dxa"/>
          </w:tcPr>
          <w:p w14:paraId="56E922D2"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48E9AC5A"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4785DF46"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75D34D74" w14:textId="77777777" w:rsidR="005B7CB3" w:rsidRPr="00880EEB" w:rsidRDefault="005B7CB3">
            <w:pPr>
              <w:spacing w:line="240" w:lineRule="atLeast"/>
              <w:ind w:left="-117" w:right="-113"/>
              <w:jc w:val="center"/>
              <w:rPr>
                <w:rFonts w:cs="Times New Roman"/>
                <w:sz w:val="18"/>
                <w:szCs w:val="18"/>
              </w:rPr>
            </w:pPr>
          </w:p>
        </w:tc>
        <w:tc>
          <w:tcPr>
            <w:tcW w:w="990" w:type="dxa"/>
          </w:tcPr>
          <w:p w14:paraId="464F50DA" w14:textId="77777777" w:rsidR="005B7CB3" w:rsidRPr="00880EEB" w:rsidRDefault="005B7CB3">
            <w:pPr>
              <w:spacing w:line="240" w:lineRule="atLeast"/>
              <w:ind w:right="-173"/>
              <w:jc w:val="center"/>
              <w:rPr>
                <w:rFonts w:cs="Times New Roman"/>
                <w:sz w:val="18"/>
                <w:szCs w:val="18"/>
                <w:lang w:bidi="th-TH"/>
              </w:rPr>
            </w:pPr>
          </w:p>
        </w:tc>
      </w:tr>
      <w:tr w:rsidR="005B7CB3" w:rsidRPr="00880EEB" w14:paraId="1A34C232" w14:textId="77777777">
        <w:tc>
          <w:tcPr>
            <w:tcW w:w="2430" w:type="dxa"/>
            <w:vAlign w:val="bottom"/>
          </w:tcPr>
          <w:p w14:paraId="30BC3426" w14:textId="77777777" w:rsidR="005B7CB3" w:rsidRPr="00880EEB" w:rsidRDefault="005B7CB3">
            <w:pPr>
              <w:spacing w:line="240" w:lineRule="atLeast"/>
              <w:ind w:left="-14" w:right="-18"/>
              <w:rPr>
                <w:rFonts w:cs="Times New Roman"/>
                <w:b/>
                <w:bCs/>
                <w:i/>
                <w:iCs/>
                <w:sz w:val="18"/>
                <w:szCs w:val="18"/>
              </w:rPr>
            </w:pPr>
          </w:p>
        </w:tc>
        <w:tc>
          <w:tcPr>
            <w:tcW w:w="1170" w:type="dxa"/>
          </w:tcPr>
          <w:p w14:paraId="3F2951F9" w14:textId="77777777" w:rsidR="005B7CB3" w:rsidRPr="00880EEB" w:rsidRDefault="005B7CB3">
            <w:pPr>
              <w:spacing w:line="240" w:lineRule="atLeast"/>
              <w:ind w:left="-117" w:right="-113"/>
              <w:jc w:val="center"/>
              <w:rPr>
                <w:rFonts w:cs="Times New Roman"/>
                <w:sz w:val="18"/>
                <w:szCs w:val="18"/>
              </w:rPr>
            </w:pPr>
          </w:p>
        </w:tc>
        <w:tc>
          <w:tcPr>
            <w:tcW w:w="1080" w:type="dxa"/>
          </w:tcPr>
          <w:p w14:paraId="2F3A91D4"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74F939B8"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presented in</w:t>
            </w:r>
          </w:p>
        </w:tc>
        <w:tc>
          <w:tcPr>
            <w:tcW w:w="1152" w:type="dxa"/>
          </w:tcPr>
          <w:p w14:paraId="18284188"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5B66B148"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0DABFDD0" w14:textId="77777777" w:rsidR="005B7CB3" w:rsidRPr="00880EEB" w:rsidRDefault="005B7CB3">
            <w:pPr>
              <w:spacing w:line="240" w:lineRule="atLeast"/>
              <w:ind w:left="-117" w:right="-113"/>
              <w:jc w:val="center"/>
              <w:rPr>
                <w:rFonts w:cs="Times New Roman"/>
                <w:sz w:val="18"/>
                <w:szCs w:val="18"/>
              </w:rPr>
            </w:pPr>
          </w:p>
        </w:tc>
      </w:tr>
      <w:tr w:rsidR="005B7CB3" w:rsidRPr="00880EEB" w14:paraId="162FE1CC" w14:textId="77777777">
        <w:tc>
          <w:tcPr>
            <w:tcW w:w="2430" w:type="dxa"/>
            <w:vAlign w:val="bottom"/>
          </w:tcPr>
          <w:p w14:paraId="750AC364" w14:textId="77777777" w:rsidR="005B7CB3" w:rsidRPr="00880EEB" w:rsidRDefault="005B7CB3">
            <w:pPr>
              <w:spacing w:line="240" w:lineRule="atLeast"/>
              <w:ind w:left="-14" w:right="-18"/>
              <w:rPr>
                <w:rFonts w:cs="Times New Roman"/>
                <w:b/>
                <w:bCs/>
                <w:i/>
                <w:iCs/>
                <w:sz w:val="18"/>
                <w:szCs w:val="18"/>
              </w:rPr>
            </w:pPr>
          </w:p>
        </w:tc>
        <w:tc>
          <w:tcPr>
            <w:tcW w:w="1170" w:type="dxa"/>
          </w:tcPr>
          <w:p w14:paraId="38F6BB41"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6C7A840D"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3328E5F4"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430A859A"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05B4351F"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6D66A75F" w14:textId="77777777" w:rsidR="005B7CB3" w:rsidRPr="00880EEB" w:rsidRDefault="005B7CB3">
            <w:pPr>
              <w:spacing w:line="240" w:lineRule="atLeast"/>
              <w:ind w:left="-117" w:right="-113"/>
              <w:jc w:val="center"/>
              <w:rPr>
                <w:rFonts w:cs="Times New Roman"/>
                <w:sz w:val="18"/>
                <w:szCs w:val="18"/>
              </w:rPr>
            </w:pPr>
          </w:p>
        </w:tc>
      </w:tr>
      <w:tr w:rsidR="005B7CB3" w:rsidRPr="00880EEB" w14:paraId="6EE86686" w14:textId="77777777">
        <w:tc>
          <w:tcPr>
            <w:tcW w:w="2430" w:type="dxa"/>
            <w:vAlign w:val="bottom"/>
          </w:tcPr>
          <w:p w14:paraId="45F6135E" w14:textId="77777777" w:rsidR="005B7CB3" w:rsidRPr="00880EEB" w:rsidRDefault="005B7CB3">
            <w:pPr>
              <w:spacing w:line="240" w:lineRule="atLeast"/>
              <w:ind w:left="-14" w:right="-18"/>
              <w:rPr>
                <w:rFonts w:cs="Times New Roman"/>
                <w:b/>
                <w:bCs/>
                <w:i/>
                <w:iCs/>
                <w:sz w:val="18"/>
                <w:szCs w:val="18"/>
              </w:rPr>
            </w:pPr>
          </w:p>
        </w:tc>
        <w:tc>
          <w:tcPr>
            <w:tcW w:w="1170" w:type="dxa"/>
          </w:tcPr>
          <w:p w14:paraId="0C51E933"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3D6BFA28"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7268A5F2"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33B337D1"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7D710CFC"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collateral</w:t>
            </w:r>
          </w:p>
        </w:tc>
        <w:tc>
          <w:tcPr>
            <w:tcW w:w="990" w:type="dxa"/>
          </w:tcPr>
          <w:p w14:paraId="750C2B5C" w14:textId="77777777" w:rsidR="005B7CB3" w:rsidRPr="00880EEB" w:rsidRDefault="005B7CB3">
            <w:pPr>
              <w:spacing w:line="240" w:lineRule="atLeast"/>
              <w:ind w:left="-117" w:right="-113"/>
              <w:jc w:val="center"/>
              <w:rPr>
                <w:rFonts w:cs="Times New Roman"/>
                <w:sz w:val="18"/>
                <w:szCs w:val="18"/>
              </w:rPr>
            </w:pPr>
          </w:p>
        </w:tc>
      </w:tr>
      <w:tr w:rsidR="005B7CB3" w:rsidRPr="00880EEB" w14:paraId="2216DBCA" w14:textId="77777777">
        <w:tc>
          <w:tcPr>
            <w:tcW w:w="2430" w:type="dxa"/>
            <w:vAlign w:val="bottom"/>
          </w:tcPr>
          <w:p w14:paraId="64B2177E" w14:textId="77777777" w:rsidR="005B7CB3" w:rsidRPr="00880EEB" w:rsidRDefault="005B7CB3">
            <w:pPr>
              <w:spacing w:line="240" w:lineRule="atLeast"/>
              <w:ind w:left="-14" w:right="-18"/>
              <w:rPr>
                <w:rFonts w:cs="Times New Roman"/>
                <w:b/>
                <w:bCs/>
                <w:i/>
                <w:iCs/>
                <w:sz w:val="18"/>
                <w:szCs w:val="18"/>
              </w:rPr>
            </w:pPr>
          </w:p>
        </w:tc>
        <w:tc>
          <w:tcPr>
            <w:tcW w:w="1170" w:type="dxa"/>
          </w:tcPr>
          <w:p w14:paraId="1F3C1D82"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6044CACF"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4A254516"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12D82753"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096955D3"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290E3BBF" w14:textId="77777777" w:rsidR="005B7CB3" w:rsidRPr="00880EEB" w:rsidRDefault="005B7CB3">
            <w:pPr>
              <w:spacing w:line="240" w:lineRule="atLeast"/>
              <w:ind w:left="-117" w:right="-113"/>
              <w:jc w:val="center"/>
              <w:rPr>
                <w:rFonts w:cs="Times New Roman"/>
                <w:sz w:val="18"/>
                <w:szCs w:val="18"/>
              </w:rPr>
            </w:pPr>
            <w:r w:rsidRPr="00880EEB">
              <w:rPr>
                <w:rFonts w:cs="Times New Roman"/>
                <w:sz w:val="18"/>
                <w:szCs w:val="18"/>
              </w:rPr>
              <w:t>Net amount</w:t>
            </w:r>
          </w:p>
        </w:tc>
      </w:tr>
      <w:tr w:rsidR="005B7CB3" w:rsidRPr="00880EEB" w14:paraId="625F1312" w14:textId="77777777">
        <w:tc>
          <w:tcPr>
            <w:tcW w:w="2430" w:type="dxa"/>
            <w:vAlign w:val="bottom"/>
          </w:tcPr>
          <w:p w14:paraId="61FAA035" w14:textId="77777777" w:rsidR="005B7CB3" w:rsidRPr="00880EEB" w:rsidRDefault="005B7CB3">
            <w:pPr>
              <w:spacing w:line="240" w:lineRule="atLeast"/>
              <w:ind w:left="-14" w:right="-18"/>
              <w:rPr>
                <w:rFonts w:cs="Times New Roman"/>
                <w:b/>
                <w:bCs/>
                <w:i/>
                <w:iCs/>
                <w:sz w:val="18"/>
                <w:szCs w:val="18"/>
              </w:rPr>
            </w:pPr>
          </w:p>
        </w:tc>
        <w:tc>
          <w:tcPr>
            <w:tcW w:w="6750" w:type="dxa"/>
            <w:gridSpan w:val="6"/>
            <w:vAlign w:val="bottom"/>
          </w:tcPr>
          <w:p w14:paraId="66E10A90" w14:textId="77777777" w:rsidR="005B7CB3" w:rsidRPr="00880EEB" w:rsidRDefault="005B7CB3">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5B7CB3" w:rsidRPr="00CD641D" w14:paraId="7C7140F4" w14:textId="77777777">
        <w:tc>
          <w:tcPr>
            <w:tcW w:w="2430" w:type="dxa"/>
            <w:vAlign w:val="bottom"/>
          </w:tcPr>
          <w:p w14:paraId="746B94CB" w14:textId="77777777" w:rsidR="005B7CB3" w:rsidRPr="00CD641D" w:rsidRDefault="005B7CB3">
            <w:pPr>
              <w:spacing w:line="240" w:lineRule="atLeast"/>
              <w:ind w:left="-14" w:right="-18"/>
              <w:rPr>
                <w:rFonts w:cs="Times New Roman"/>
                <w:b/>
                <w:bCs/>
                <w:i/>
                <w:iCs/>
                <w:sz w:val="18"/>
                <w:szCs w:val="18"/>
              </w:rPr>
            </w:pPr>
            <w:r w:rsidRPr="00CD641D">
              <w:rPr>
                <w:rFonts w:cs="Times New Roman"/>
                <w:b/>
                <w:bCs/>
                <w:i/>
                <w:iCs/>
                <w:sz w:val="18"/>
                <w:szCs w:val="18"/>
              </w:rPr>
              <w:t>Financial assets</w:t>
            </w:r>
          </w:p>
        </w:tc>
        <w:tc>
          <w:tcPr>
            <w:tcW w:w="1170" w:type="dxa"/>
            <w:vAlign w:val="bottom"/>
          </w:tcPr>
          <w:p w14:paraId="5E38283B" w14:textId="77777777" w:rsidR="005B7CB3" w:rsidRPr="00CD641D" w:rsidRDefault="005B7CB3">
            <w:pPr>
              <w:tabs>
                <w:tab w:val="decimal" w:pos="748"/>
              </w:tabs>
              <w:spacing w:line="240" w:lineRule="atLeast"/>
              <w:ind w:right="-169"/>
              <w:rPr>
                <w:rFonts w:cs="Times New Roman"/>
                <w:sz w:val="18"/>
                <w:szCs w:val="18"/>
                <w:lang w:bidi="th-TH"/>
              </w:rPr>
            </w:pPr>
          </w:p>
        </w:tc>
        <w:tc>
          <w:tcPr>
            <w:tcW w:w="1080" w:type="dxa"/>
            <w:vAlign w:val="bottom"/>
          </w:tcPr>
          <w:p w14:paraId="2B6C3C45" w14:textId="77777777" w:rsidR="005B7CB3" w:rsidRPr="00CD641D" w:rsidRDefault="005B7CB3">
            <w:pPr>
              <w:tabs>
                <w:tab w:val="decimal" w:pos="748"/>
              </w:tabs>
              <w:spacing w:line="240" w:lineRule="atLeast"/>
              <w:ind w:right="-169"/>
              <w:rPr>
                <w:rFonts w:cs="Times New Roman"/>
                <w:sz w:val="18"/>
                <w:szCs w:val="18"/>
                <w:lang w:bidi="th-TH"/>
              </w:rPr>
            </w:pPr>
          </w:p>
        </w:tc>
        <w:tc>
          <w:tcPr>
            <w:tcW w:w="1260" w:type="dxa"/>
            <w:vAlign w:val="bottom"/>
          </w:tcPr>
          <w:p w14:paraId="7250FEED" w14:textId="77777777" w:rsidR="005B7CB3" w:rsidRPr="00CD641D" w:rsidRDefault="005B7CB3">
            <w:pPr>
              <w:tabs>
                <w:tab w:val="decimal" w:pos="748"/>
              </w:tabs>
              <w:spacing w:line="240" w:lineRule="atLeast"/>
              <w:ind w:right="-169"/>
              <w:rPr>
                <w:rFonts w:cs="Times New Roman"/>
                <w:sz w:val="18"/>
                <w:szCs w:val="18"/>
                <w:lang w:bidi="th-TH"/>
              </w:rPr>
            </w:pPr>
          </w:p>
        </w:tc>
        <w:tc>
          <w:tcPr>
            <w:tcW w:w="1152" w:type="dxa"/>
            <w:vAlign w:val="bottom"/>
          </w:tcPr>
          <w:p w14:paraId="2850BE77" w14:textId="77777777" w:rsidR="005B7CB3" w:rsidRPr="00CD641D" w:rsidRDefault="005B7CB3">
            <w:pPr>
              <w:tabs>
                <w:tab w:val="decimal" w:pos="748"/>
              </w:tabs>
              <w:spacing w:line="240" w:lineRule="atLeast"/>
              <w:ind w:right="-169"/>
              <w:rPr>
                <w:rFonts w:cs="Times New Roman"/>
                <w:sz w:val="18"/>
                <w:szCs w:val="18"/>
                <w:lang w:bidi="th-TH"/>
              </w:rPr>
            </w:pPr>
          </w:p>
        </w:tc>
        <w:tc>
          <w:tcPr>
            <w:tcW w:w="1098" w:type="dxa"/>
            <w:vAlign w:val="bottom"/>
          </w:tcPr>
          <w:p w14:paraId="3CA79227" w14:textId="77777777" w:rsidR="005B7CB3" w:rsidRPr="00CD641D" w:rsidRDefault="005B7CB3">
            <w:pPr>
              <w:tabs>
                <w:tab w:val="decimal" w:pos="748"/>
              </w:tabs>
              <w:spacing w:line="240" w:lineRule="atLeast"/>
              <w:ind w:right="-169"/>
              <w:rPr>
                <w:rFonts w:cs="Times New Roman"/>
                <w:sz w:val="18"/>
                <w:szCs w:val="18"/>
                <w:lang w:bidi="th-TH"/>
              </w:rPr>
            </w:pPr>
          </w:p>
        </w:tc>
        <w:tc>
          <w:tcPr>
            <w:tcW w:w="990" w:type="dxa"/>
            <w:vAlign w:val="bottom"/>
          </w:tcPr>
          <w:p w14:paraId="039EC17B" w14:textId="77777777" w:rsidR="005B7CB3" w:rsidRPr="00CD641D" w:rsidRDefault="005B7CB3">
            <w:pPr>
              <w:tabs>
                <w:tab w:val="decimal" w:pos="748"/>
              </w:tabs>
              <w:spacing w:line="240" w:lineRule="atLeast"/>
              <w:ind w:right="-169"/>
              <w:rPr>
                <w:rFonts w:cs="Times New Roman"/>
                <w:sz w:val="18"/>
                <w:szCs w:val="18"/>
                <w:lang w:bidi="th-TH"/>
              </w:rPr>
            </w:pPr>
          </w:p>
        </w:tc>
      </w:tr>
      <w:tr w:rsidR="005B7CB3" w:rsidRPr="00CD641D" w14:paraId="69AE20AA" w14:textId="77777777">
        <w:tc>
          <w:tcPr>
            <w:tcW w:w="2430" w:type="dxa"/>
            <w:vAlign w:val="bottom"/>
          </w:tcPr>
          <w:p w14:paraId="1FD5D677" w14:textId="77777777" w:rsidR="005B7CB3" w:rsidRPr="00CD641D" w:rsidRDefault="005B7CB3">
            <w:pPr>
              <w:spacing w:line="240" w:lineRule="atLeast"/>
              <w:ind w:left="-14" w:right="-108"/>
              <w:rPr>
                <w:rFonts w:cs="Times New Roman"/>
                <w:b/>
                <w:bCs/>
                <w:i/>
                <w:iCs/>
                <w:sz w:val="18"/>
                <w:szCs w:val="18"/>
              </w:rPr>
            </w:pPr>
            <w:r w:rsidRPr="00CD641D">
              <w:rPr>
                <w:rFonts w:cs="Times New Roman"/>
                <w:sz w:val="18"/>
                <w:szCs w:val="18"/>
              </w:rPr>
              <w:t>Reverse repurchase agreements</w:t>
            </w:r>
          </w:p>
        </w:tc>
        <w:tc>
          <w:tcPr>
            <w:tcW w:w="1170" w:type="dxa"/>
            <w:vAlign w:val="bottom"/>
          </w:tcPr>
          <w:p w14:paraId="69915697" w14:textId="77777777" w:rsidR="005B7CB3" w:rsidRPr="00CD641D" w:rsidRDefault="005B7CB3">
            <w:pPr>
              <w:tabs>
                <w:tab w:val="decimal" w:pos="972"/>
              </w:tabs>
              <w:spacing w:line="240" w:lineRule="atLeast"/>
              <w:ind w:right="-72"/>
              <w:rPr>
                <w:rFonts w:cs="Times New Roman"/>
                <w:sz w:val="18"/>
                <w:szCs w:val="18"/>
              </w:rPr>
            </w:pPr>
            <w:r w:rsidRPr="00CD641D">
              <w:rPr>
                <w:rFonts w:cs="Times New Roman"/>
                <w:sz w:val="18"/>
                <w:szCs w:val="18"/>
                <w:cs/>
                <w:lang w:bidi="th-TH"/>
              </w:rPr>
              <w:t>13</w:t>
            </w:r>
            <w:r w:rsidRPr="00CD641D">
              <w:rPr>
                <w:rFonts w:cs="Times New Roman"/>
                <w:sz w:val="18"/>
                <w:szCs w:val="18"/>
              </w:rPr>
              <w:t>,</w:t>
            </w:r>
            <w:r w:rsidRPr="00CD641D">
              <w:rPr>
                <w:rFonts w:cs="Times New Roman"/>
                <w:sz w:val="18"/>
                <w:szCs w:val="18"/>
                <w:cs/>
                <w:lang w:bidi="th-TH"/>
              </w:rPr>
              <w:t>400</w:t>
            </w:r>
            <w:r w:rsidRPr="00CD641D">
              <w:rPr>
                <w:rFonts w:cs="Times New Roman"/>
                <w:sz w:val="18"/>
                <w:szCs w:val="18"/>
              </w:rPr>
              <w:t>,</w:t>
            </w:r>
            <w:r w:rsidRPr="00CD641D">
              <w:rPr>
                <w:rFonts w:cs="Times New Roman"/>
                <w:sz w:val="18"/>
                <w:szCs w:val="18"/>
                <w:cs/>
                <w:lang w:bidi="th-TH"/>
              </w:rPr>
              <w:t>000</w:t>
            </w:r>
          </w:p>
        </w:tc>
        <w:tc>
          <w:tcPr>
            <w:tcW w:w="1080" w:type="dxa"/>
            <w:vAlign w:val="bottom"/>
          </w:tcPr>
          <w:p w14:paraId="07B3C403" w14:textId="77777777" w:rsidR="005B7CB3" w:rsidRPr="00CD641D" w:rsidRDefault="005B7CB3">
            <w:pPr>
              <w:tabs>
                <w:tab w:val="decimal" w:pos="881"/>
              </w:tabs>
              <w:spacing w:line="240" w:lineRule="atLeast"/>
              <w:ind w:right="-72"/>
              <w:rPr>
                <w:rFonts w:cs="Times New Roman"/>
                <w:sz w:val="18"/>
                <w:szCs w:val="18"/>
              </w:rPr>
            </w:pPr>
            <w:r w:rsidRPr="00CD641D">
              <w:rPr>
                <w:rFonts w:cs="Times New Roman"/>
                <w:sz w:val="18"/>
                <w:szCs w:val="18"/>
              </w:rPr>
              <w:t>-</w:t>
            </w:r>
          </w:p>
        </w:tc>
        <w:tc>
          <w:tcPr>
            <w:tcW w:w="1260" w:type="dxa"/>
            <w:vAlign w:val="bottom"/>
          </w:tcPr>
          <w:p w14:paraId="167362D0" w14:textId="77777777" w:rsidR="005B7CB3" w:rsidRPr="00CD641D" w:rsidRDefault="005B7CB3">
            <w:pPr>
              <w:tabs>
                <w:tab w:val="decimal" w:pos="1040"/>
              </w:tabs>
              <w:spacing w:line="240" w:lineRule="atLeast"/>
              <w:ind w:right="-72"/>
              <w:rPr>
                <w:rFonts w:cs="Times New Roman"/>
                <w:sz w:val="18"/>
                <w:szCs w:val="18"/>
                <w:lang w:val="en-US" w:bidi="th-TH"/>
              </w:rPr>
            </w:pPr>
            <w:r w:rsidRPr="00CD641D">
              <w:rPr>
                <w:rFonts w:cs="Times New Roman"/>
                <w:sz w:val="18"/>
                <w:szCs w:val="18"/>
                <w:lang w:val="en-US" w:bidi="th-TH"/>
              </w:rPr>
              <w:t>13,400,000</w:t>
            </w:r>
          </w:p>
        </w:tc>
        <w:tc>
          <w:tcPr>
            <w:tcW w:w="1152" w:type="dxa"/>
            <w:vAlign w:val="bottom"/>
          </w:tcPr>
          <w:p w14:paraId="63A2701F" w14:textId="77777777" w:rsidR="005B7CB3" w:rsidRPr="00CD641D" w:rsidRDefault="005B7CB3">
            <w:pPr>
              <w:tabs>
                <w:tab w:val="decimal" w:pos="888"/>
              </w:tabs>
              <w:spacing w:line="240" w:lineRule="atLeast"/>
              <w:ind w:right="-72"/>
              <w:rPr>
                <w:rFonts w:cs="Times New Roman"/>
                <w:sz w:val="18"/>
                <w:szCs w:val="18"/>
                <w:lang w:val="en-US" w:bidi="th-TH"/>
              </w:rPr>
            </w:pPr>
            <w:r w:rsidRPr="00CD641D">
              <w:rPr>
                <w:rFonts w:cs="Times New Roman"/>
                <w:sz w:val="18"/>
                <w:szCs w:val="18"/>
              </w:rPr>
              <w:t>-</w:t>
            </w:r>
          </w:p>
        </w:tc>
        <w:tc>
          <w:tcPr>
            <w:tcW w:w="1098" w:type="dxa"/>
            <w:vAlign w:val="bottom"/>
          </w:tcPr>
          <w:p w14:paraId="69B435B1" w14:textId="77777777" w:rsidR="005B7CB3" w:rsidRPr="00CD641D" w:rsidRDefault="005B7CB3">
            <w:pPr>
              <w:tabs>
                <w:tab w:val="decimal" w:pos="888"/>
              </w:tabs>
              <w:spacing w:line="240" w:lineRule="atLeast"/>
              <w:ind w:right="-72"/>
              <w:rPr>
                <w:rFonts w:cs="Times New Roman"/>
                <w:sz w:val="18"/>
                <w:szCs w:val="18"/>
                <w:lang w:val="en-US" w:bidi="th-TH"/>
              </w:rPr>
            </w:pPr>
            <w:r w:rsidRPr="00CD641D">
              <w:rPr>
                <w:rFonts w:cs="Times New Roman"/>
                <w:sz w:val="18"/>
                <w:szCs w:val="18"/>
                <w:lang w:val="en-US" w:bidi="th-TH"/>
              </w:rPr>
              <w:t>13,528,871</w:t>
            </w:r>
          </w:p>
        </w:tc>
        <w:tc>
          <w:tcPr>
            <w:tcW w:w="990" w:type="dxa"/>
            <w:vAlign w:val="bottom"/>
          </w:tcPr>
          <w:p w14:paraId="417CBEBD" w14:textId="77777777" w:rsidR="005B7CB3" w:rsidRPr="00CD641D" w:rsidRDefault="005B7CB3">
            <w:pPr>
              <w:tabs>
                <w:tab w:val="decimal" w:pos="788"/>
              </w:tabs>
              <w:spacing w:line="240" w:lineRule="atLeast"/>
              <w:ind w:right="-72"/>
              <w:rPr>
                <w:rFonts w:cs="Times New Roman"/>
                <w:sz w:val="18"/>
                <w:szCs w:val="18"/>
                <w:lang w:val="en-US" w:bidi="th-TH"/>
              </w:rPr>
            </w:pPr>
            <w:r w:rsidRPr="00CD641D">
              <w:rPr>
                <w:rFonts w:cs="Times New Roman"/>
                <w:sz w:val="18"/>
                <w:szCs w:val="18"/>
              </w:rPr>
              <w:t>-</w:t>
            </w:r>
          </w:p>
        </w:tc>
      </w:tr>
      <w:tr w:rsidR="005B7CB3" w:rsidRPr="00CD641D" w14:paraId="4756E30A" w14:textId="77777777">
        <w:tc>
          <w:tcPr>
            <w:tcW w:w="2430" w:type="dxa"/>
            <w:vAlign w:val="bottom"/>
          </w:tcPr>
          <w:p w14:paraId="582808F3" w14:textId="77777777" w:rsidR="005B7CB3" w:rsidRPr="00CD641D" w:rsidRDefault="005B7CB3">
            <w:pPr>
              <w:spacing w:line="240" w:lineRule="atLeast"/>
              <w:ind w:left="-14" w:right="-18"/>
              <w:rPr>
                <w:rFonts w:cs="Times New Roman"/>
                <w:b/>
                <w:bCs/>
                <w:sz w:val="18"/>
                <w:szCs w:val="18"/>
              </w:rPr>
            </w:pPr>
            <w:r w:rsidRPr="00CD641D">
              <w:rPr>
                <w:rFonts w:cs="Times New Roman"/>
                <w:b/>
                <w:bCs/>
                <w:sz w:val="18"/>
                <w:szCs w:val="18"/>
              </w:rPr>
              <w:t>Total</w:t>
            </w:r>
          </w:p>
        </w:tc>
        <w:tc>
          <w:tcPr>
            <w:tcW w:w="1170" w:type="dxa"/>
            <w:vAlign w:val="bottom"/>
          </w:tcPr>
          <w:p w14:paraId="12EC4166" w14:textId="77777777" w:rsidR="005B7CB3" w:rsidRPr="00CD641D" w:rsidRDefault="005B7CB3">
            <w:pPr>
              <w:pBdr>
                <w:top w:val="single" w:sz="4" w:space="1" w:color="auto"/>
                <w:bottom w:val="double" w:sz="4" w:space="1" w:color="auto"/>
              </w:pBdr>
              <w:tabs>
                <w:tab w:val="decimal" w:pos="972"/>
              </w:tabs>
              <w:spacing w:line="240" w:lineRule="atLeast"/>
              <w:ind w:right="-72"/>
              <w:rPr>
                <w:rFonts w:cs="Times New Roman"/>
                <w:b/>
                <w:bCs/>
                <w:sz w:val="18"/>
                <w:szCs w:val="18"/>
                <w:lang w:val="en-US"/>
              </w:rPr>
            </w:pPr>
            <w:r w:rsidRPr="00CD641D">
              <w:rPr>
                <w:rFonts w:cs="Times New Roman"/>
                <w:b/>
                <w:bCs/>
                <w:sz w:val="18"/>
                <w:szCs w:val="18"/>
                <w:lang w:val="en-US"/>
              </w:rPr>
              <w:t>13,</w:t>
            </w:r>
            <w:r>
              <w:rPr>
                <w:rFonts w:cs="Times New Roman"/>
                <w:b/>
                <w:bCs/>
                <w:sz w:val="18"/>
                <w:szCs w:val="18"/>
                <w:lang w:val="en-US"/>
              </w:rPr>
              <w:t>400,000</w:t>
            </w:r>
          </w:p>
        </w:tc>
        <w:tc>
          <w:tcPr>
            <w:tcW w:w="1080" w:type="dxa"/>
            <w:vAlign w:val="bottom"/>
          </w:tcPr>
          <w:p w14:paraId="0C95A7D8" w14:textId="77777777" w:rsidR="005B7CB3" w:rsidRPr="00CD641D" w:rsidRDefault="005B7CB3">
            <w:pPr>
              <w:pBdr>
                <w:top w:val="single" w:sz="4" w:space="1" w:color="auto"/>
                <w:bottom w:val="double" w:sz="4" w:space="1" w:color="auto"/>
              </w:pBdr>
              <w:tabs>
                <w:tab w:val="decimal" w:pos="881"/>
              </w:tabs>
              <w:spacing w:line="240" w:lineRule="atLeast"/>
              <w:ind w:right="-72"/>
              <w:rPr>
                <w:rFonts w:cs="Times New Roman"/>
                <w:b/>
                <w:bCs/>
                <w:sz w:val="18"/>
                <w:szCs w:val="18"/>
              </w:rPr>
            </w:pPr>
            <w:r w:rsidRPr="00CD641D">
              <w:rPr>
                <w:rFonts w:cs="Times New Roman"/>
                <w:b/>
                <w:bCs/>
                <w:sz w:val="18"/>
                <w:szCs w:val="18"/>
              </w:rPr>
              <w:t>-</w:t>
            </w:r>
          </w:p>
        </w:tc>
        <w:tc>
          <w:tcPr>
            <w:tcW w:w="1260" w:type="dxa"/>
            <w:vAlign w:val="bottom"/>
          </w:tcPr>
          <w:p w14:paraId="6454CF60" w14:textId="77777777" w:rsidR="005B7CB3" w:rsidRPr="00CD641D" w:rsidRDefault="005B7CB3">
            <w:pPr>
              <w:pBdr>
                <w:top w:val="single" w:sz="4" w:space="1" w:color="auto"/>
                <w:bottom w:val="double" w:sz="4" w:space="1" w:color="auto"/>
              </w:pBdr>
              <w:tabs>
                <w:tab w:val="decimal" w:pos="1040"/>
              </w:tabs>
              <w:spacing w:line="240" w:lineRule="atLeast"/>
              <w:ind w:right="-72"/>
              <w:rPr>
                <w:rFonts w:cs="Times New Roman"/>
                <w:b/>
                <w:bCs/>
                <w:sz w:val="18"/>
                <w:szCs w:val="18"/>
              </w:rPr>
            </w:pPr>
            <w:r w:rsidRPr="00CD641D">
              <w:rPr>
                <w:rFonts w:cs="Times New Roman"/>
                <w:b/>
                <w:bCs/>
                <w:sz w:val="18"/>
                <w:szCs w:val="18"/>
              </w:rPr>
              <w:t>13,400,000</w:t>
            </w:r>
          </w:p>
        </w:tc>
        <w:tc>
          <w:tcPr>
            <w:tcW w:w="1152" w:type="dxa"/>
            <w:vAlign w:val="bottom"/>
          </w:tcPr>
          <w:p w14:paraId="24A481C6" w14:textId="77777777" w:rsidR="005B7CB3" w:rsidRPr="00CD641D" w:rsidRDefault="005B7CB3">
            <w:pPr>
              <w:pBdr>
                <w:top w:val="single" w:sz="4" w:space="1" w:color="auto"/>
                <w:bottom w:val="double" w:sz="4" w:space="1" w:color="auto"/>
              </w:pBdr>
              <w:tabs>
                <w:tab w:val="decimal" w:pos="888"/>
              </w:tabs>
              <w:spacing w:line="240" w:lineRule="atLeast"/>
              <w:ind w:right="-72"/>
              <w:rPr>
                <w:rFonts w:cs="Times New Roman"/>
                <w:sz w:val="18"/>
                <w:szCs w:val="18"/>
              </w:rPr>
            </w:pPr>
            <w:r w:rsidRPr="00CD641D">
              <w:rPr>
                <w:rFonts w:cs="Times New Roman"/>
                <w:b/>
                <w:bCs/>
                <w:sz w:val="18"/>
                <w:szCs w:val="18"/>
              </w:rPr>
              <w:t>-</w:t>
            </w:r>
          </w:p>
        </w:tc>
        <w:tc>
          <w:tcPr>
            <w:tcW w:w="1098" w:type="dxa"/>
            <w:vAlign w:val="bottom"/>
          </w:tcPr>
          <w:p w14:paraId="561351FC" w14:textId="77777777" w:rsidR="005B7CB3" w:rsidRPr="00CD641D" w:rsidRDefault="005B7CB3">
            <w:pPr>
              <w:pBdr>
                <w:top w:val="single" w:sz="4" w:space="1" w:color="auto"/>
                <w:bottom w:val="double" w:sz="4" w:space="1" w:color="auto"/>
              </w:pBdr>
              <w:tabs>
                <w:tab w:val="decimal" w:pos="883"/>
              </w:tabs>
              <w:spacing w:line="240" w:lineRule="atLeast"/>
              <w:ind w:right="-72"/>
              <w:rPr>
                <w:rFonts w:cs="Times New Roman"/>
                <w:b/>
                <w:bCs/>
                <w:sz w:val="18"/>
                <w:szCs w:val="18"/>
              </w:rPr>
            </w:pPr>
            <w:r w:rsidRPr="00CD641D">
              <w:rPr>
                <w:rFonts w:cs="Times New Roman"/>
                <w:b/>
                <w:bCs/>
                <w:sz w:val="18"/>
                <w:szCs w:val="18"/>
              </w:rPr>
              <w:t>13,528,871</w:t>
            </w:r>
          </w:p>
        </w:tc>
        <w:tc>
          <w:tcPr>
            <w:tcW w:w="990" w:type="dxa"/>
            <w:vAlign w:val="bottom"/>
          </w:tcPr>
          <w:p w14:paraId="3E3D0E35" w14:textId="77777777" w:rsidR="005B7CB3" w:rsidRPr="00CD641D" w:rsidRDefault="005B7CB3">
            <w:pPr>
              <w:pBdr>
                <w:top w:val="single" w:sz="4" w:space="1" w:color="auto"/>
                <w:bottom w:val="double" w:sz="4" w:space="1" w:color="auto"/>
              </w:pBdr>
              <w:tabs>
                <w:tab w:val="decimal" w:pos="788"/>
              </w:tabs>
              <w:spacing w:line="240" w:lineRule="atLeast"/>
              <w:ind w:right="-72"/>
              <w:rPr>
                <w:rFonts w:cs="Times New Roman"/>
                <w:b/>
                <w:bCs/>
                <w:sz w:val="18"/>
                <w:szCs w:val="18"/>
              </w:rPr>
            </w:pPr>
            <w:r w:rsidRPr="00CD641D">
              <w:rPr>
                <w:rFonts w:cs="Times New Roman"/>
                <w:b/>
                <w:bCs/>
                <w:sz w:val="18"/>
                <w:szCs w:val="18"/>
              </w:rPr>
              <w:t>-</w:t>
            </w:r>
          </w:p>
        </w:tc>
      </w:tr>
      <w:tr w:rsidR="005B7CB3" w:rsidRPr="00CD641D" w14:paraId="730E980E" w14:textId="77777777">
        <w:trPr>
          <w:trHeight w:val="182"/>
        </w:trPr>
        <w:tc>
          <w:tcPr>
            <w:tcW w:w="2430" w:type="dxa"/>
            <w:vAlign w:val="bottom"/>
          </w:tcPr>
          <w:p w14:paraId="6B50E407" w14:textId="77777777" w:rsidR="005B7CB3" w:rsidRPr="00CD641D" w:rsidRDefault="005B7CB3">
            <w:pPr>
              <w:spacing w:line="240" w:lineRule="atLeast"/>
              <w:ind w:left="-14" w:right="-18"/>
              <w:rPr>
                <w:rFonts w:cs="Times New Roman"/>
                <w:b/>
                <w:bCs/>
                <w:i/>
                <w:iCs/>
                <w:sz w:val="18"/>
                <w:szCs w:val="18"/>
              </w:rPr>
            </w:pPr>
          </w:p>
        </w:tc>
        <w:tc>
          <w:tcPr>
            <w:tcW w:w="1170" w:type="dxa"/>
            <w:vAlign w:val="bottom"/>
          </w:tcPr>
          <w:p w14:paraId="1948C1E1" w14:textId="77777777" w:rsidR="005B7CB3" w:rsidRPr="00CD641D" w:rsidRDefault="005B7CB3">
            <w:pPr>
              <w:tabs>
                <w:tab w:val="decimal" w:pos="972"/>
              </w:tabs>
              <w:spacing w:line="240" w:lineRule="atLeast"/>
              <w:ind w:right="-72"/>
              <w:rPr>
                <w:rFonts w:cs="Times New Roman"/>
                <w:sz w:val="18"/>
                <w:szCs w:val="18"/>
                <w:lang w:bidi="th-TH"/>
              </w:rPr>
            </w:pPr>
          </w:p>
        </w:tc>
        <w:tc>
          <w:tcPr>
            <w:tcW w:w="1080" w:type="dxa"/>
            <w:vAlign w:val="bottom"/>
          </w:tcPr>
          <w:p w14:paraId="1742866B" w14:textId="77777777" w:rsidR="005B7CB3" w:rsidRPr="00CD641D" w:rsidRDefault="005B7CB3">
            <w:pPr>
              <w:tabs>
                <w:tab w:val="decimal" w:pos="881"/>
              </w:tabs>
              <w:spacing w:line="240" w:lineRule="atLeast"/>
              <w:ind w:right="-72"/>
              <w:rPr>
                <w:rFonts w:cs="Times New Roman"/>
                <w:sz w:val="18"/>
                <w:szCs w:val="18"/>
                <w:lang w:bidi="th-TH"/>
              </w:rPr>
            </w:pPr>
          </w:p>
        </w:tc>
        <w:tc>
          <w:tcPr>
            <w:tcW w:w="1260" w:type="dxa"/>
            <w:vAlign w:val="bottom"/>
          </w:tcPr>
          <w:p w14:paraId="6E2B7AC1" w14:textId="77777777" w:rsidR="005B7CB3" w:rsidRPr="00CD641D" w:rsidRDefault="005B7CB3">
            <w:pPr>
              <w:tabs>
                <w:tab w:val="decimal" w:pos="1040"/>
              </w:tabs>
              <w:spacing w:line="240" w:lineRule="atLeast"/>
              <w:ind w:right="-72"/>
              <w:rPr>
                <w:rFonts w:cs="Times New Roman"/>
                <w:sz w:val="18"/>
                <w:szCs w:val="18"/>
                <w:lang w:bidi="th-TH"/>
              </w:rPr>
            </w:pPr>
          </w:p>
        </w:tc>
        <w:tc>
          <w:tcPr>
            <w:tcW w:w="1152" w:type="dxa"/>
            <w:vAlign w:val="bottom"/>
          </w:tcPr>
          <w:p w14:paraId="15112DAF" w14:textId="77777777" w:rsidR="005B7CB3" w:rsidRPr="00CD641D" w:rsidRDefault="005B7CB3">
            <w:pPr>
              <w:tabs>
                <w:tab w:val="decimal" w:pos="888"/>
              </w:tabs>
              <w:spacing w:line="240" w:lineRule="atLeast"/>
              <w:ind w:right="-72"/>
              <w:rPr>
                <w:rFonts w:cs="Times New Roman"/>
                <w:sz w:val="18"/>
                <w:szCs w:val="18"/>
                <w:lang w:bidi="th-TH"/>
              </w:rPr>
            </w:pPr>
          </w:p>
        </w:tc>
        <w:tc>
          <w:tcPr>
            <w:tcW w:w="1098" w:type="dxa"/>
            <w:vAlign w:val="bottom"/>
          </w:tcPr>
          <w:p w14:paraId="4F1257E2" w14:textId="77777777" w:rsidR="005B7CB3" w:rsidRPr="00CD641D" w:rsidRDefault="005B7CB3">
            <w:pPr>
              <w:tabs>
                <w:tab w:val="decimal" w:pos="883"/>
              </w:tabs>
              <w:spacing w:line="240" w:lineRule="atLeast"/>
              <w:ind w:right="-72"/>
              <w:rPr>
                <w:rFonts w:cs="Times New Roman"/>
                <w:sz w:val="18"/>
                <w:szCs w:val="18"/>
                <w:lang w:bidi="th-TH"/>
              </w:rPr>
            </w:pPr>
          </w:p>
        </w:tc>
        <w:tc>
          <w:tcPr>
            <w:tcW w:w="990" w:type="dxa"/>
            <w:vAlign w:val="bottom"/>
          </w:tcPr>
          <w:p w14:paraId="0DC2539E" w14:textId="77777777" w:rsidR="005B7CB3" w:rsidRPr="00CD641D" w:rsidRDefault="005B7CB3">
            <w:pPr>
              <w:tabs>
                <w:tab w:val="decimal" w:pos="748"/>
              </w:tabs>
              <w:spacing w:line="240" w:lineRule="atLeast"/>
              <w:ind w:right="-169"/>
              <w:rPr>
                <w:rFonts w:cs="Times New Roman"/>
                <w:sz w:val="18"/>
                <w:szCs w:val="18"/>
                <w:lang w:bidi="th-TH"/>
              </w:rPr>
            </w:pPr>
          </w:p>
        </w:tc>
      </w:tr>
      <w:tr w:rsidR="005B7CB3" w:rsidRPr="00CD641D" w14:paraId="6E3E9CF0" w14:textId="77777777">
        <w:tc>
          <w:tcPr>
            <w:tcW w:w="2430" w:type="dxa"/>
            <w:vAlign w:val="bottom"/>
          </w:tcPr>
          <w:p w14:paraId="11EC521E" w14:textId="77777777" w:rsidR="005B7CB3" w:rsidRPr="00CD641D" w:rsidRDefault="005B7CB3">
            <w:pPr>
              <w:spacing w:line="240" w:lineRule="atLeast"/>
              <w:ind w:left="-14" w:right="-18"/>
              <w:rPr>
                <w:rFonts w:cs="Times New Roman"/>
                <w:b/>
                <w:bCs/>
                <w:i/>
                <w:iCs/>
                <w:sz w:val="18"/>
                <w:szCs w:val="18"/>
              </w:rPr>
            </w:pPr>
            <w:r w:rsidRPr="00CD641D">
              <w:rPr>
                <w:rFonts w:cs="Times New Roman"/>
                <w:b/>
                <w:bCs/>
                <w:i/>
                <w:iCs/>
                <w:sz w:val="18"/>
                <w:szCs w:val="18"/>
              </w:rPr>
              <w:t>Financial liabilities</w:t>
            </w:r>
          </w:p>
        </w:tc>
        <w:tc>
          <w:tcPr>
            <w:tcW w:w="1170" w:type="dxa"/>
            <w:vAlign w:val="bottom"/>
          </w:tcPr>
          <w:p w14:paraId="3216F448" w14:textId="77777777" w:rsidR="005B7CB3" w:rsidRPr="00CD641D" w:rsidRDefault="005B7CB3">
            <w:pPr>
              <w:tabs>
                <w:tab w:val="decimal" w:pos="972"/>
              </w:tabs>
              <w:spacing w:line="240" w:lineRule="atLeast"/>
              <w:ind w:right="-72"/>
              <w:rPr>
                <w:rFonts w:cs="Times New Roman"/>
                <w:sz w:val="18"/>
                <w:szCs w:val="18"/>
                <w:lang w:bidi="th-TH"/>
              </w:rPr>
            </w:pPr>
          </w:p>
        </w:tc>
        <w:tc>
          <w:tcPr>
            <w:tcW w:w="1080" w:type="dxa"/>
            <w:vAlign w:val="bottom"/>
          </w:tcPr>
          <w:p w14:paraId="35A64E84" w14:textId="77777777" w:rsidR="005B7CB3" w:rsidRPr="00CD641D" w:rsidRDefault="005B7CB3">
            <w:pPr>
              <w:tabs>
                <w:tab w:val="decimal" w:pos="881"/>
              </w:tabs>
              <w:spacing w:line="240" w:lineRule="atLeast"/>
              <w:ind w:right="-72"/>
              <w:rPr>
                <w:rFonts w:cs="Times New Roman"/>
                <w:sz w:val="18"/>
                <w:szCs w:val="18"/>
                <w:lang w:bidi="th-TH"/>
              </w:rPr>
            </w:pPr>
          </w:p>
        </w:tc>
        <w:tc>
          <w:tcPr>
            <w:tcW w:w="1260" w:type="dxa"/>
            <w:vAlign w:val="bottom"/>
          </w:tcPr>
          <w:p w14:paraId="481EE80F" w14:textId="77777777" w:rsidR="005B7CB3" w:rsidRPr="00CD641D" w:rsidRDefault="005B7CB3">
            <w:pPr>
              <w:tabs>
                <w:tab w:val="decimal" w:pos="1040"/>
              </w:tabs>
              <w:spacing w:line="240" w:lineRule="atLeast"/>
              <w:ind w:right="-72"/>
              <w:rPr>
                <w:rFonts w:cs="Times New Roman"/>
                <w:sz w:val="18"/>
                <w:szCs w:val="18"/>
                <w:lang w:bidi="th-TH"/>
              </w:rPr>
            </w:pPr>
          </w:p>
        </w:tc>
        <w:tc>
          <w:tcPr>
            <w:tcW w:w="1152" w:type="dxa"/>
            <w:vAlign w:val="bottom"/>
          </w:tcPr>
          <w:p w14:paraId="64B95393" w14:textId="77777777" w:rsidR="005B7CB3" w:rsidRPr="00CD641D" w:rsidRDefault="005B7CB3">
            <w:pPr>
              <w:tabs>
                <w:tab w:val="decimal" w:pos="888"/>
              </w:tabs>
              <w:spacing w:line="240" w:lineRule="atLeast"/>
              <w:ind w:right="-72"/>
              <w:rPr>
                <w:rFonts w:cs="Times New Roman"/>
                <w:sz w:val="18"/>
                <w:szCs w:val="18"/>
                <w:lang w:bidi="th-TH"/>
              </w:rPr>
            </w:pPr>
          </w:p>
        </w:tc>
        <w:tc>
          <w:tcPr>
            <w:tcW w:w="1098" w:type="dxa"/>
            <w:vAlign w:val="bottom"/>
          </w:tcPr>
          <w:p w14:paraId="34C81D39" w14:textId="77777777" w:rsidR="005B7CB3" w:rsidRPr="00CD641D" w:rsidRDefault="005B7CB3">
            <w:pPr>
              <w:tabs>
                <w:tab w:val="decimal" w:pos="883"/>
              </w:tabs>
              <w:spacing w:line="240" w:lineRule="atLeast"/>
              <w:ind w:right="-72"/>
              <w:rPr>
                <w:rFonts w:cs="Times New Roman"/>
                <w:sz w:val="18"/>
                <w:szCs w:val="18"/>
                <w:lang w:bidi="th-TH"/>
              </w:rPr>
            </w:pPr>
          </w:p>
        </w:tc>
        <w:tc>
          <w:tcPr>
            <w:tcW w:w="990" w:type="dxa"/>
            <w:vAlign w:val="bottom"/>
          </w:tcPr>
          <w:p w14:paraId="7C15DFFB" w14:textId="77777777" w:rsidR="005B7CB3" w:rsidRPr="00CD641D" w:rsidRDefault="005B7CB3">
            <w:pPr>
              <w:tabs>
                <w:tab w:val="decimal" w:pos="748"/>
              </w:tabs>
              <w:spacing w:line="240" w:lineRule="atLeast"/>
              <w:ind w:right="-169"/>
              <w:rPr>
                <w:rFonts w:cs="Times New Roman"/>
                <w:sz w:val="18"/>
                <w:szCs w:val="18"/>
                <w:lang w:bidi="th-TH"/>
              </w:rPr>
            </w:pPr>
          </w:p>
        </w:tc>
      </w:tr>
      <w:tr w:rsidR="005B7CB3" w:rsidRPr="00CD641D" w14:paraId="08058FF9" w14:textId="77777777">
        <w:tc>
          <w:tcPr>
            <w:tcW w:w="2430" w:type="dxa"/>
            <w:vAlign w:val="bottom"/>
          </w:tcPr>
          <w:p w14:paraId="73178DA8" w14:textId="77777777" w:rsidR="005B7CB3" w:rsidRPr="00CD641D" w:rsidRDefault="005B7CB3">
            <w:pPr>
              <w:spacing w:line="240" w:lineRule="atLeast"/>
              <w:ind w:left="-14" w:right="-108"/>
              <w:rPr>
                <w:rFonts w:cs="Times New Roman"/>
                <w:sz w:val="18"/>
                <w:szCs w:val="18"/>
              </w:rPr>
            </w:pPr>
            <w:r w:rsidRPr="00CD641D">
              <w:rPr>
                <w:rFonts w:cs="Times New Roman"/>
                <w:sz w:val="18"/>
                <w:szCs w:val="18"/>
              </w:rPr>
              <w:t>Derivative liabilities</w:t>
            </w:r>
          </w:p>
        </w:tc>
        <w:tc>
          <w:tcPr>
            <w:tcW w:w="1170" w:type="dxa"/>
            <w:vAlign w:val="bottom"/>
          </w:tcPr>
          <w:p w14:paraId="69A26A94" w14:textId="77777777" w:rsidR="005B7CB3" w:rsidRPr="00CD641D" w:rsidRDefault="005B7CB3">
            <w:pPr>
              <w:tabs>
                <w:tab w:val="decimal" w:pos="972"/>
              </w:tabs>
              <w:spacing w:line="240" w:lineRule="atLeast"/>
              <w:ind w:right="-72"/>
              <w:rPr>
                <w:rFonts w:cs="Times New Roman"/>
                <w:sz w:val="18"/>
                <w:szCs w:val="18"/>
                <w:lang w:val="en-US" w:bidi="th-TH"/>
              </w:rPr>
            </w:pPr>
            <w:r w:rsidRPr="00CD641D">
              <w:rPr>
                <w:rFonts w:cs="Times New Roman"/>
                <w:sz w:val="18"/>
                <w:szCs w:val="18"/>
                <w:lang w:val="en-US" w:bidi="th-TH"/>
              </w:rPr>
              <w:t>165,198</w:t>
            </w:r>
          </w:p>
        </w:tc>
        <w:tc>
          <w:tcPr>
            <w:tcW w:w="1080" w:type="dxa"/>
            <w:vAlign w:val="bottom"/>
          </w:tcPr>
          <w:p w14:paraId="16DF960C" w14:textId="77777777" w:rsidR="005B7CB3" w:rsidRPr="00CD641D" w:rsidRDefault="005B7CB3">
            <w:pPr>
              <w:tabs>
                <w:tab w:val="decimal" w:pos="881"/>
              </w:tabs>
              <w:spacing w:line="240" w:lineRule="atLeast"/>
              <w:ind w:right="-72"/>
              <w:rPr>
                <w:rFonts w:cs="Times New Roman"/>
                <w:sz w:val="18"/>
                <w:szCs w:val="18"/>
              </w:rPr>
            </w:pPr>
            <w:r w:rsidRPr="00CD641D">
              <w:rPr>
                <w:rFonts w:cs="Times New Roman"/>
                <w:sz w:val="18"/>
                <w:szCs w:val="18"/>
              </w:rPr>
              <w:t>-</w:t>
            </w:r>
          </w:p>
        </w:tc>
        <w:tc>
          <w:tcPr>
            <w:tcW w:w="1260" w:type="dxa"/>
            <w:vAlign w:val="bottom"/>
          </w:tcPr>
          <w:p w14:paraId="1A8BFB84" w14:textId="77777777" w:rsidR="005B7CB3" w:rsidRPr="00CD641D" w:rsidRDefault="005B7CB3">
            <w:pPr>
              <w:tabs>
                <w:tab w:val="decimal" w:pos="1040"/>
              </w:tabs>
              <w:spacing w:line="240" w:lineRule="atLeast"/>
              <w:ind w:right="-72"/>
              <w:rPr>
                <w:rFonts w:cs="Times New Roman"/>
                <w:sz w:val="18"/>
                <w:szCs w:val="18"/>
              </w:rPr>
            </w:pPr>
            <w:r w:rsidRPr="00CD641D">
              <w:rPr>
                <w:rFonts w:cs="Times New Roman"/>
                <w:sz w:val="18"/>
                <w:szCs w:val="18"/>
              </w:rPr>
              <w:t>165,198</w:t>
            </w:r>
          </w:p>
        </w:tc>
        <w:tc>
          <w:tcPr>
            <w:tcW w:w="1152" w:type="dxa"/>
            <w:vAlign w:val="bottom"/>
          </w:tcPr>
          <w:p w14:paraId="073CB06D" w14:textId="77777777" w:rsidR="005B7CB3" w:rsidRPr="00CD641D" w:rsidRDefault="005B7CB3">
            <w:pPr>
              <w:tabs>
                <w:tab w:val="decimal" w:pos="888"/>
              </w:tabs>
              <w:spacing w:line="240" w:lineRule="atLeast"/>
              <w:ind w:right="-72"/>
              <w:rPr>
                <w:rFonts w:cs="Times New Roman"/>
                <w:sz w:val="18"/>
                <w:szCs w:val="18"/>
              </w:rPr>
            </w:pPr>
            <w:r w:rsidRPr="00CD641D">
              <w:rPr>
                <w:rFonts w:cs="Times New Roman"/>
                <w:sz w:val="18"/>
                <w:szCs w:val="18"/>
              </w:rPr>
              <w:t>-</w:t>
            </w:r>
          </w:p>
        </w:tc>
        <w:tc>
          <w:tcPr>
            <w:tcW w:w="1098" w:type="dxa"/>
            <w:vAlign w:val="bottom"/>
          </w:tcPr>
          <w:p w14:paraId="3E49054A" w14:textId="77777777" w:rsidR="005B7CB3" w:rsidRPr="00CD641D" w:rsidRDefault="005B7CB3">
            <w:pPr>
              <w:tabs>
                <w:tab w:val="decimal" w:pos="883"/>
              </w:tabs>
              <w:spacing w:line="240" w:lineRule="atLeast"/>
              <w:ind w:right="-72"/>
              <w:rPr>
                <w:rFonts w:cs="Times New Roman"/>
                <w:sz w:val="18"/>
                <w:szCs w:val="18"/>
                <w:lang w:val="en-US" w:bidi="th-TH"/>
              </w:rPr>
            </w:pPr>
            <w:r>
              <w:rPr>
                <w:rFonts w:cs="Times New Roman"/>
                <w:sz w:val="18"/>
                <w:szCs w:val="18"/>
                <w:lang w:val="en-US" w:bidi="th-TH"/>
              </w:rPr>
              <w:t>168,900</w:t>
            </w:r>
          </w:p>
        </w:tc>
        <w:tc>
          <w:tcPr>
            <w:tcW w:w="990" w:type="dxa"/>
            <w:vAlign w:val="bottom"/>
          </w:tcPr>
          <w:p w14:paraId="125CAA7F" w14:textId="77777777" w:rsidR="005B7CB3" w:rsidRPr="00CD641D" w:rsidRDefault="005B7CB3">
            <w:pPr>
              <w:tabs>
                <w:tab w:val="decimal" w:pos="788"/>
              </w:tabs>
              <w:spacing w:line="240" w:lineRule="atLeast"/>
              <w:ind w:right="-72"/>
              <w:rPr>
                <w:rFonts w:cs="Times New Roman"/>
                <w:sz w:val="18"/>
                <w:szCs w:val="18"/>
              </w:rPr>
            </w:pPr>
            <w:r>
              <w:rPr>
                <w:rFonts w:cs="Times New Roman"/>
                <w:sz w:val="18"/>
                <w:szCs w:val="18"/>
              </w:rPr>
              <w:t>-</w:t>
            </w:r>
          </w:p>
        </w:tc>
      </w:tr>
      <w:tr w:rsidR="005B7CB3" w:rsidRPr="00CD641D" w14:paraId="6C092AA9" w14:textId="77777777">
        <w:tc>
          <w:tcPr>
            <w:tcW w:w="2430" w:type="dxa"/>
            <w:vAlign w:val="bottom"/>
          </w:tcPr>
          <w:p w14:paraId="58710205" w14:textId="77777777" w:rsidR="005B7CB3" w:rsidRPr="00CD641D" w:rsidRDefault="005B7CB3">
            <w:pPr>
              <w:spacing w:line="240" w:lineRule="atLeast"/>
              <w:ind w:left="-14" w:right="-18"/>
              <w:rPr>
                <w:rFonts w:cs="Times New Roman"/>
                <w:b/>
                <w:bCs/>
                <w:sz w:val="18"/>
                <w:szCs w:val="18"/>
              </w:rPr>
            </w:pPr>
            <w:r w:rsidRPr="00CD641D">
              <w:rPr>
                <w:rFonts w:cs="Times New Roman"/>
                <w:b/>
                <w:bCs/>
                <w:sz w:val="18"/>
                <w:szCs w:val="18"/>
              </w:rPr>
              <w:t>Total</w:t>
            </w:r>
          </w:p>
        </w:tc>
        <w:tc>
          <w:tcPr>
            <w:tcW w:w="1170" w:type="dxa"/>
            <w:vAlign w:val="bottom"/>
          </w:tcPr>
          <w:p w14:paraId="02676D5C" w14:textId="77777777" w:rsidR="005B7CB3" w:rsidRPr="00CD641D" w:rsidRDefault="005B7CB3">
            <w:pPr>
              <w:pBdr>
                <w:top w:val="single" w:sz="4" w:space="1" w:color="auto"/>
                <w:bottom w:val="double" w:sz="4" w:space="1" w:color="auto"/>
              </w:pBdr>
              <w:tabs>
                <w:tab w:val="decimal" w:pos="972"/>
              </w:tabs>
              <w:spacing w:line="240" w:lineRule="atLeast"/>
              <w:ind w:right="-72"/>
              <w:rPr>
                <w:rFonts w:cs="Times New Roman"/>
                <w:b/>
                <w:bCs/>
                <w:sz w:val="18"/>
                <w:szCs w:val="18"/>
                <w:lang w:val="en-US"/>
              </w:rPr>
            </w:pPr>
            <w:r w:rsidRPr="00CD641D">
              <w:rPr>
                <w:rFonts w:cs="Times New Roman"/>
                <w:b/>
                <w:bCs/>
                <w:sz w:val="18"/>
                <w:szCs w:val="18"/>
              </w:rPr>
              <w:t>165,198</w:t>
            </w:r>
          </w:p>
        </w:tc>
        <w:tc>
          <w:tcPr>
            <w:tcW w:w="1080" w:type="dxa"/>
            <w:vAlign w:val="bottom"/>
          </w:tcPr>
          <w:p w14:paraId="54DB1958" w14:textId="77777777" w:rsidR="005B7CB3" w:rsidRPr="00CD641D" w:rsidRDefault="005B7CB3">
            <w:pPr>
              <w:pBdr>
                <w:top w:val="single" w:sz="4" w:space="1" w:color="auto"/>
                <w:bottom w:val="double" w:sz="4" w:space="1" w:color="auto"/>
              </w:pBdr>
              <w:tabs>
                <w:tab w:val="decimal" w:pos="881"/>
              </w:tabs>
              <w:spacing w:line="240" w:lineRule="atLeast"/>
              <w:ind w:right="-72"/>
              <w:rPr>
                <w:rFonts w:cs="Times New Roman"/>
                <w:b/>
                <w:bCs/>
                <w:sz w:val="18"/>
                <w:szCs w:val="18"/>
              </w:rPr>
            </w:pPr>
            <w:r w:rsidRPr="00CD641D">
              <w:rPr>
                <w:rFonts w:cs="Times New Roman"/>
                <w:b/>
                <w:bCs/>
                <w:sz w:val="18"/>
                <w:szCs w:val="18"/>
              </w:rPr>
              <w:t>-</w:t>
            </w:r>
          </w:p>
        </w:tc>
        <w:tc>
          <w:tcPr>
            <w:tcW w:w="1260" w:type="dxa"/>
            <w:vAlign w:val="bottom"/>
          </w:tcPr>
          <w:p w14:paraId="74682447" w14:textId="77777777" w:rsidR="005B7CB3" w:rsidRPr="00CD641D" w:rsidRDefault="005B7CB3">
            <w:pPr>
              <w:pBdr>
                <w:top w:val="single" w:sz="4" w:space="1" w:color="auto"/>
                <w:bottom w:val="double" w:sz="4" w:space="1" w:color="auto"/>
              </w:pBdr>
              <w:tabs>
                <w:tab w:val="decimal" w:pos="1040"/>
              </w:tabs>
              <w:spacing w:line="240" w:lineRule="atLeast"/>
              <w:ind w:right="-72"/>
              <w:rPr>
                <w:rFonts w:cs="Times New Roman"/>
                <w:b/>
                <w:bCs/>
                <w:sz w:val="18"/>
                <w:szCs w:val="18"/>
              </w:rPr>
            </w:pPr>
            <w:r w:rsidRPr="00CD641D">
              <w:rPr>
                <w:rFonts w:cs="Times New Roman"/>
                <w:b/>
                <w:bCs/>
                <w:sz w:val="18"/>
                <w:szCs w:val="18"/>
              </w:rPr>
              <w:t>165,198</w:t>
            </w:r>
          </w:p>
        </w:tc>
        <w:tc>
          <w:tcPr>
            <w:tcW w:w="1152" w:type="dxa"/>
            <w:vAlign w:val="bottom"/>
          </w:tcPr>
          <w:p w14:paraId="5A44AA6F" w14:textId="77777777" w:rsidR="005B7CB3" w:rsidRPr="00CD641D" w:rsidRDefault="005B7CB3">
            <w:pPr>
              <w:pBdr>
                <w:top w:val="single" w:sz="4" w:space="1" w:color="auto"/>
                <w:bottom w:val="double" w:sz="4" w:space="1" w:color="auto"/>
              </w:pBdr>
              <w:tabs>
                <w:tab w:val="decimal" w:pos="888"/>
              </w:tabs>
              <w:spacing w:line="240" w:lineRule="atLeast"/>
              <w:ind w:right="-72"/>
              <w:rPr>
                <w:rFonts w:cs="Times New Roman"/>
                <w:b/>
                <w:bCs/>
                <w:sz w:val="18"/>
                <w:szCs w:val="18"/>
              </w:rPr>
            </w:pPr>
            <w:r w:rsidRPr="00CD641D">
              <w:rPr>
                <w:rFonts w:cs="Times New Roman"/>
                <w:b/>
                <w:bCs/>
                <w:sz w:val="18"/>
                <w:szCs w:val="18"/>
              </w:rPr>
              <w:t>-</w:t>
            </w:r>
          </w:p>
        </w:tc>
        <w:tc>
          <w:tcPr>
            <w:tcW w:w="1098" w:type="dxa"/>
            <w:vAlign w:val="bottom"/>
          </w:tcPr>
          <w:p w14:paraId="174B3ADF" w14:textId="77777777" w:rsidR="005B7CB3" w:rsidRPr="00CD641D" w:rsidRDefault="005B7CB3">
            <w:pPr>
              <w:pBdr>
                <w:top w:val="single" w:sz="4" w:space="1" w:color="auto"/>
                <w:bottom w:val="double" w:sz="4" w:space="1" w:color="auto"/>
              </w:pBdr>
              <w:tabs>
                <w:tab w:val="decimal" w:pos="883"/>
              </w:tabs>
              <w:spacing w:line="240" w:lineRule="atLeast"/>
              <w:ind w:right="-72"/>
              <w:rPr>
                <w:rFonts w:cs="Times New Roman"/>
                <w:b/>
                <w:bCs/>
                <w:sz w:val="18"/>
                <w:szCs w:val="18"/>
              </w:rPr>
            </w:pPr>
            <w:r>
              <w:rPr>
                <w:rFonts w:cs="Times New Roman"/>
                <w:b/>
                <w:bCs/>
                <w:sz w:val="18"/>
                <w:szCs w:val="18"/>
              </w:rPr>
              <w:t>168,900</w:t>
            </w:r>
          </w:p>
        </w:tc>
        <w:tc>
          <w:tcPr>
            <w:tcW w:w="990" w:type="dxa"/>
            <w:vAlign w:val="bottom"/>
          </w:tcPr>
          <w:p w14:paraId="3C1E289F" w14:textId="77777777" w:rsidR="005B7CB3" w:rsidRPr="00CD641D" w:rsidRDefault="005B7CB3">
            <w:pPr>
              <w:pBdr>
                <w:top w:val="single" w:sz="4" w:space="1" w:color="auto"/>
                <w:bottom w:val="double" w:sz="4" w:space="1" w:color="auto"/>
              </w:pBdr>
              <w:tabs>
                <w:tab w:val="decimal" w:pos="788"/>
              </w:tabs>
              <w:spacing w:line="240" w:lineRule="atLeast"/>
              <w:ind w:right="-72"/>
              <w:rPr>
                <w:rFonts w:cs="Times New Roman"/>
                <w:b/>
                <w:bCs/>
                <w:sz w:val="18"/>
                <w:szCs w:val="18"/>
              </w:rPr>
            </w:pPr>
            <w:r>
              <w:rPr>
                <w:rFonts w:cs="Times New Roman"/>
                <w:b/>
                <w:bCs/>
                <w:sz w:val="18"/>
                <w:szCs w:val="18"/>
              </w:rPr>
              <w:t>-</w:t>
            </w:r>
          </w:p>
        </w:tc>
      </w:tr>
    </w:tbl>
    <w:p w14:paraId="03F314FC" w14:textId="0482C8D3" w:rsidR="00492C40" w:rsidRDefault="00492C40">
      <w:pPr>
        <w:rPr>
          <w:rFonts w:eastAsia="Calibri" w:cs="Times New Roman"/>
          <w:szCs w:val="22"/>
          <w:lang w:bidi="th-TH"/>
        </w:rPr>
      </w:pPr>
    </w:p>
    <w:p w14:paraId="0ABBF1EC" w14:textId="02BC5ADF" w:rsidR="00A01508" w:rsidRPr="0012708E" w:rsidRDefault="00A01508" w:rsidP="00042138">
      <w:pPr>
        <w:tabs>
          <w:tab w:val="left" w:pos="900"/>
        </w:tabs>
        <w:spacing w:line="240" w:lineRule="atLeast"/>
        <w:ind w:left="547"/>
        <w:jc w:val="thaiDistribute"/>
        <w:rPr>
          <w:rFonts w:eastAsia="Calibri" w:cs="Times New Roman"/>
          <w:szCs w:val="22"/>
          <w:lang w:bidi="th-TH"/>
        </w:rPr>
      </w:pPr>
      <w:r w:rsidRPr="0012708E">
        <w:rPr>
          <w:rFonts w:eastAsia="Calibri" w:cs="Times New Roman"/>
          <w:szCs w:val="22"/>
          <w:lang w:bidi="th-TH"/>
        </w:rPr>
        <w:t>Reconciliation of net amount presented in statement of financial position with the caption in statement of financial position as follow</w:t>
      </w:r>
      <w:r w:rsidR="00B547D5" w:rsidRPr="0012708E">
        <w:rPr>
          <w:rFonts w:eastAsia="Calibri" w:cs="Times New Roman"/>
          <w:szCs w:val="22"/>
          <w:lang w:bidi="th-TH"/>
        </w:rPr>
        <w:t>s</w:t>
      </w:r>
      <w:r w:rsidRPr="0012708E">
        <w:rPr>
          <w:rFonts w:eastAsia="Calibri" w:cs="Times New Roman"/>
          <w:szCs w:val="22"/>
          <w:lang w:bidi="th-TH"/>
        </w:rPr>
        <w:t>:</w:t>
      </w:r>
    </w:p>
    <w:p w14:paraId="673CAC98" w14:textId="77777777" w:rsidR="00DF0775" w:rsidRDefault="00DF0775">
      <w:pPr>
        <w:rPr>
          <w:rFonts w:cs="Times New Roman"/>
          <w:szCs w:val="22"/>
        </w:rPr>
      </w:pP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5B7CB3" w:rsidRPr="00EC65EE" w14:paraId="397DA0D1" w14:textId="77777777">
        <w:tc>
          <w:tcPr>
            <w:tcW w:w="2160" w:type="dxa"/>
            <w:vAlign w:val="bottom"/>
          </w:tcPr>
          <w:p w14:paraId="33C6025C" w14:textId="77777777" w:rsidR="005B7CB3" w:rsidRPr="00EC65EE" w:rsidRDefault="005B7CB3">
            <w:pPr>
              <w:spacing w:line="240" w:lineRule="atLeast"/>
              <w:ind w:left="-14" w:right="-18"/>
              <w:rPr>
                <w:rFonts w:cs="Times New Roman"/>
                <w:b/>
                <w:bCs/>
                <w:i/>
                <w:iCs/>
                <w:sz w:val="18"/>
                <w:szCs w:val="18"/>
              </w:rPr>
            </w:pPr>
          </w:p>
        </w:tc>
        <w:tc>
          <w:tcPr>
            <w:tcW w:w="7037" w:type="dxa"/>
            <w:gridSpan w:val="5"/>
            <w:vAlign w:val="bottom"/>
          </w:tcPr>
          <w:p w14:paraId="4E554D27" w14:textId="77777777" w:rsidR="005B7CB3" w:rsidRPr="00EC65EE" w:rsidRDefault="005B7CB3">
            <w:pPr>
              <w:spacing w:line="240" w:lineRule="atLeast"/>
              <w:ind w:left="-108" w:right="-108"/>
              <w:jc w:val="center"/>
              <w:rPr>
                <w:rFonts w:cs="Times New Roman"/>
                <w:sz w:val="18"/>
                <w:szCs w:val="18"/>
              </w:rPr>
            </w:pPr>
            <w:r w:rsidRPr="00EC65EE">
              <w:rPr>
                <w:rFonts w:cs="Times New Roman"/>
                <w:b/>
                <w:bCs/>
                <w:sz w:val="18"/>
                <w:szCs w:val="18"/>
                <w:lang w:bidi="th-TH"/>
              </w:rPr>
              <w:t>Consolidated</w:t>
            </w:r>
          </w:p>
        </w:tc>
      </w:tr>
      <w:tr w:rsidR="005B7CB3" w:rsidRPr="00EC65EE" w14:paraId="6D56870F" w14:textId="77777777">
        <w:tc>
          <w:tcPr>
            <w:tcW w:w="2160" w:type="dxa"/>
            <w:vAlign w:val="bottom"/>
          </w:tcPr>
          <w:p w14:paraId="238F4EFD" w14:textId="77777777" w:rsidR="005B7CB3" w:rsidRPr="00EC65EE" w:rsidRDefault="005B7CB3">
            <w:pPr>
              <w:spacing w:line="240" w:lineRule="atLeast"/>
              <w:ind w:left="-14" w:right="-18"/>
              <w:rPr>
                <w:rFonts w:cs="Times New Roman"/>
                <w:b/>
                <w:bCs/>
                <w:i/>
                <w:iCs/>
                <w:sz w:val="18"/>
                <w:szCs w:val="18"/>
              </w:rPr>
            </w:pPr>
          </w:p>
        </w:tc>
        <w:tc>
          <w:tcPr>
            <w:tcW w:w="7037" w:type="dxa"/>
            <w:gridSpan w:val="5"/>
            <w:vAlign w:val="bottom"/>
          </w:tcPr>
          <w:p w14:paraId="4BD60A50" w14:textId="684AFD61" w:rsidR="005B7CB3" w:rsidRPr="00EC65EE" w:rsidRDefault="005B7CB3">
            <w:pPr>
              <w:spacing w:line="240" w:lineRule="atLeast"/>
              <w:ind w:left="-108" w:right="-108"/>
              <w:jc w:val="center"/>
              <w:rPr>
                <w:rFonts w:cs="Times New Roman"/>
                <w:sz w:val="18"/>
                <w:szCs w:val="18"/>
                <w:lang w:bidi="th-TH"/>
              </w:rPr>
            </w:pPr>
            <w:r>
              <w:rPr>
                <w:rFonts w:cs="Times New Roman"/>
                <w:sz w:val="18"/>
                <w:szCs w:val="18"/>
                <w:lang w:bidi="th-TH"/>
              </w:rPr>
              <w:t xml:space="preserve">30 June </w:t>
            </w:r>
            <w:r w:rsidRPr="00EC65EE">
              <w:rPr>
                <w:rFonts w:cs="Times New Roman"/>
                <w:sz w:val="18"/>
                <w:szCs w:val="18"/>
                <w:lang w:bidi="th-TH"/>
              </w:rPr>
              <w:t>202</w:t>
            </w:r>
            <w:r>
              <w:rPr>
                <w:rFonts w:cs="Times New Roman"/>
                <w:sz w:val="18"/>
                <w:szCs w:val="18"/>
                <w:lang w:bidi="th-TH"/>
              </w:rPr>
              <w:t>5</w:t>
            </w:r>
          </w:p>
        </w:tc>
      </w:tr>
      <w:tr w:rsidR="005B7CB3" w:rsidRPr="00EC65EE" w14:paraId="1516B89F" w14:textId="77777777">
        <w:tc>
          <w:tcPr>
            <w:tcW w:w="2160" w:type="dxa"/>
            <w:vAlign w:val="bottom"/>
          </w:tcPr>
          <w:p w14:paraId="2B884F26" w14:textId="77777777" w:rsidR="005B7CB3" w:rsidRPr="00EC65EE" w:rsidRDefault="005B7CB3">
            <w:pPr>
              <w:spacing w:line="240" w:lineRule="atLeast"/>
              <w:ind w:left="-14" w:right="-18"/>
              <w:rPr>
                <w:rFonts w:cs="Times New Roman"/>
                <w:b/>
                <w:bCs/>
                <w:i/>
                <w:iCs/>
                <w:sz w:val="18"/>
                <w:szCs w:val="18"/>
              </w:rPr>
            </w:pPr>
          </w:p>
        </w:tc>
        <w:tc>
          <w:tcPr>
            <w:tcW w:w="1530" w:type="dxa"/>
          </w:tcPr>
          <w:p w14:paraId="275132A8" w14:textId="77777777" w:rsidR="005B7CB3" w:rsidRPr="00EC65EE" w:rsidRDefault="005B7CB3">
            <w:pPr>
              <w:spacing w:line="240" w:lineRule="atLeast"/>
              <w:ind w:left="-117" w:right="-113"/>
              <w:jc w:val="center"/>
              <w:rPr>
                <w:rFonts w:cs="Times New Roman"/>
                <w:sz w:val="18"/>
                <w:szCs w:val="18"/>
              </w:rPr>
            </w:pPr>
          </w:p>
        </w:tc>
        <w:tc>
          <w:tcPr>
            <w:tcW w:w="2070" w:type="dxa"/>
          </w:tcPr>
          <w:p w14:paraId="7111264D" w14:textId="77777777" w:rsidR="005B7CB3" w:rsidRPr="00EC65EE" w:rsidRDefault="005B7CB3">
            <w:pPr>
              <w:spacing w:line="240" w:lineRule="atLeast"/>
              <w:ind w:left="-117" w:right="-113"/>
              <w:jc w:val="center"/>
              <w:rPr>
                <w:rFonts w:cs="Times New Roman"/>
                <w:sz w:val="18"/>
                <w:szCs w:val="18"/>
              </w:rPr>
            </w:pPr>
          </w:p>
        </w:tc>
        <w:tc>
          <w:tcPr>
            <w:tcW w:w="630" w:type="dxa"/>
          </w:tcPr>
          <w:p w14:paraId="39F75EEB" w14:textId="77777777" w:rsidR="005B7CB3" w:rsidRPr="00EC65EE" w:rsidRDefault="005B7CB3">
            <w:pPr>
              <w:spacing w:line="240" w:lineRule="atLeast"/>
              <w:ind w:left="-117" w:right="-113"/>
              <w:jc w:val="center"/>
              <w:rPr>
                <w:rFonts w:cs="Times New Roman"/>
                <w:sz w:val="18"/>
                <w:szCs w:val="18"/>
              </w:rPr>
            </w:pPr>
          </w:p>
        </w:tc>
        <w:tc>
          <w:tcPr>
            <w:tcW w:w="1395" w:type="dxa"/>
          </w:tcPr>
          <w:p w14:paraId="62013C74" w14:textId="77777777" w:rsidR="005B7CB3" w:rsidRPr="00EC65EE" w:rsidRDefault="005B7CB3">
            <w:pPr>
              <w:spacing w:line="240" w:lineRule="atLeast"/>
              <w:ind w:left="-117" w:right="-113"/>
              <w:jc w:val="center"/>
              <w:rPr>
                <w:rFonts w:cs="Times New Roman"/>
                <w:sz w:val="18"/>
                <w:szCs w:val="18"/>
              </w:rPr>
            </w:pPr>
          </w:p>
        </w:tc>
        <w:tc>
          <w:tcPr>
            <w:tcW w:w="1412" w:type="dxa"/>
          </w:tcPr>
          <w:p w14:paraId="64791B3C" w14:textId="77777777" w:rsidR="005B7CB3" w:rsidRPr="00EC65EE" w:rsidRDefault="005B7CB3">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5B7CB3" w:rsidRPr="00EC65EE" w14:paraId="0E12CE82" w14:textId="77777777">
        <w:tc>
          <w:tcPr>
            <w:tcW w:w="2160" w:type="dxa"/>
            <w:vAlign w:val="bottom"/>
          </w:tcPr>
          <w:p w14:paraId="23B56DDA" w14:textId="77777777" w:rsidR="005B7CB3" w:rsidRPr="00EC65EE" w:rsidRDefault="005B7CB3">
            <w:pPr>
              <w:spacing w:line="240" w:lineRule="atLeast"/>
              <w:ind w:left="-14" w:right="-18"/>
              <w:rPr>
                <w:rFonts w:cs="Times New Roman"/>
                <w:b/>
                <w:bCs/>
                <w:i/>
                <w:iCs/>
                <w:sz w:val="18"/>
                <w:szCs w:val="18"/>
              </w:rPr>
            </w:pPr>
          </w:p>
        </w:tc>
        <w:tc>
          <w:tcPr>
            <w:tcW w:w="1530" w:type="dxa"/>
          </w:tcPr>
          <w:p w14:paraId="0243FF9E" w14:textId="77777777" w:rsidR="005B7CB3" w:rsidRPr="00EC65EE" w:rsidRDefault="005B7CB3">
            <w:pPr>
              <w:spacing w:line="240" w:lineRule="atLeast"/>
              <w:ind w:left="-117" w:right="-113"/>
              <w:jc w:val="center"/>
              <w:rPr>
                <w:rFonts w:cs="Times New Roman"/>
                <w:sz w:val="18"/>
                <w:szCs w:val="18"/>
              </w:rPr>
            </w:pPr>
          </w:p>
        </w:tc>
        <w:tc>
          <w:tcPr>
            <w:tcW w:w="2070" w:type="dxa"/>
          </w:tcPr>
          <w:p w14:paraId="05B20574" w14:textId="77777777" w:rsidR="005B7CB3" w:rsidRPr="00EC65EE" w:rsidRDefault="005B7CB3">
            <w:pPr>
              <w:spacing w:line="240" w:lineRule="atLeast"/>
              <w:ind w:left="-117" w:right="-113"/>
              <w:jc w:val="center"/>
              <w:rPr>
                <w:rFonts w:cs="Times New Roman"/>
                <w:sz w:val="18"/>
                <w:szCs w:val="18"/>
              </w:rPr>
            </w:pPr>
          </w:p>
        </w:tc>
        <w:tc>
          <w:tcPr>
            <w:tcW w:w="630" w:type="dxa"/>
          </w:tcPr>
          <w:p w14:paraId="1987D756" w14:textId="77777777" w:rsidR="005B7CB3" w:rsidRPr="00EC65EE" w:rsidRDefault="005B7CB3">
            <w:pPr>
              <w:spacing w:line="240" w:lineRule="atLeast"/>
              <w:ind w:left="-117" w:right="-113"/>
              <w:jc w:val="center"/>
              <w:rPr>
                <w:rFonts w:cs="Times New Roman"/>
                <w:sz w:val="18"/>
                <w:szCs w:val="18"/>
              </w:rPr>
            </w:pPr>
          </w:p>
        </w:tc>
        <w:tc>
          <w:tcPr>
            <w:tcW w:w="1395" w:type="dxa"/>
          </w:tcPr>
          <w:p w14:paraId="0B5CBE73" w14:textId="77777777" w:rsidR="005B7CB3" w:rsidRPr="00EC65EE" w:rsidRDefault="005B7CB3">
            <w:pPr>
              <w:spacing w:line="240" w:lineRule="atLeast"/>
              <w:ind w:left="-117" w:right="-113"/>
              <w:jc w:val="center"/>
              <w:rPr>
                <w:rFonts w:cs="Times New Roman"/>
                <w:sz w:val="18"/>
                <w:szCs w:val="18"/>
              </w:rPr>
            </w:pPr>
          </w:p>
        </w:tc>
        <w:tc>
          <w:tcPr>
            <w:tcW w:w="1412" w:type="dxa"/>
          </w:tcPr>
          <w:p w14:paraId="0002FF8F" w14:textId="77777777" w:rsidR="005B7CB3" w:rsidRPr="00EC65EE" w:rsidRDefault="005B7CB3">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5B7CB3" w:rsidRPr="00EC65EE" w14:paraId="498BADFE" w14:textId="77777777">
        <w:tc>
          <w:tcPr>
            <w:tcW w:w="2160" w:type="dxa"/>
            <w:vAlign w:val="bottom"/>
          </w:tcPr>
          <w:p w14:paraId="0288F9E1" w14:textId="77777777" w:rsidR="005B7CB3" w:rsidRPr="00EC65EE" w:rsidRDefault="005B7CB3">
            <w:pPr>
              <w:spacing w:line="240" w:lineRule="atLeast"/>
              <w:ind w:left="-14" w:right="-18"/>
              <w:rPr>
                <w:rFonts w:cs="Times New Roman"/>
                <w:b/>
                <w:bCs/>
                <w:i/>
                <w:iCs/>
                <w:sz w:val="18"/>
                <w:szCs w:val="18"/>
              </w:rPr>
            </w:pPr>
          </w:p>
        </w:tc>
        <w:tc>
          <w:tcPr>
            <w:tcW w:w="1530" w:type="dxa"/>
          </w:tcPr>
          <w:p w14:paraId="5BE6EF93"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Net amount</w:t>
            </w:r>
          </w:p>
        </w:tc>
        <w:tc>
          <w:tcPr>
            <w:tcW w:w="2070" w:type="dxa"/>
          </w:tcPr>
          <w:p w14:paraId="4581B525" w14:textId="77777777" w:rsidR="005B7CB3" w:rsidRPr="00EC65EE" w:rsidRDefault="005B7CB3">
            <w:pPr>
              <w:spacing w:line="240" w:lineRule="atLeast"/>
              <w:ind w:left="-117" w:right="-113"/>
              <w:jc w:val="center"/>
              <w:rPr>
                <w:rFonts w:cs="Times New Roman"/>
                <w:sz w:val="18"/>
                <w:szCs w:val="18"/>
              </w:rPr>
            </w:pPr>
          </w:p>
        </w:tc>
        <w:tc>
          <w:tcPr>
            <w:tcW w:w="630" w:type="dxa"/>
          </w:tcPr>
          <w:p w14:paraId="1C0F15A6" w14:textId="77777777" w:rsidR="005B7CB3" w:rsidRPr="00EC65EE" w:rsidRDefault="005B7CB3">
            <w:pPr>
              <w:spacing w:line="240" w:lineRule="atLeast"/>
              <w:ind w:left="-117" w:right="-113"/>
              <w:jc w:val="center"/>
              <w:rPr>
                <w:rFonts w:cs="Times New Roman"/>
                <w:sz w:val="18"/>
                <w:szCs w:val="18"/>
              </w:rPr>
            </w:pPr>
          </w:p>
        </w:tc>
        <w:tc>
          <w:tcPr>
            <w:tcW w:w="1395" w:type="dxa"/>
          </w:tcPr>
          <w:p w14:paraId="09BE468B"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Carrying amount</w:t>
            </w:r>
          </w:p>
        </w:tc>
        <w:tc>
          <w:tcPr>
            <w:tcW w:w="1412" w:type="dxa"/>
          </w:tcPr>
          <w:p w14:paraId="63A4EFAD" w14:textId="77777777" w:rsidR="005B7CB3" w:rsidRPr="00EC65EE" w:rsidRDefault="005B7CB3">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5B7CB3" w:rsidRPr="00EC65EE" w14:paraId="77B57734" w14:textId="77777777">
        <w:tc>
          <w:tcPr>
            <w:tcW w:w="2160" w:type="dxa"/>
            <w:vAlign w:val="bottom"/>
          </w:tcPr>
          <w:p w14:paraId="0E9EC391" w14:textId="77777777" w:rsidR="005B7CB3" w:rsidRPr="00EC65EE" w:rsidRDefault="005B7CB3">
            <w:pPr>
              <w:spacing w:line="240" w:lineRule="atLeast"/>
              <w:ind w:left="-14" w:right="-18"/>
              <w:rPr>
                <w:rFonts w:cs="Times New Roman"/>
                <w:b/>
                <w:bCs/>
                <w:i/>
                <w:iCs/>
                <w:sz w:val="18"/>
                <w:szCs w:val="18"/>
              </w:rPr>
            </w:pPr>
          </w:p>
        </w:tc>
        <w:tc>
          <w:tcPr>
            <w:tcW w:w="1530" w:type="dxa"/>
          </w:tcPr>
          <w:p w14:paraId="7BC1406D"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presented in</w:t>
            </w:r>
          </w:p>
        </w:tc>
        <w:tc>
          <w:tcPr>
            <w:tcW w:w="2070" w:type="dxa"/>
          </w:tcPr>
          <w:p w14:paraId="3FD1A2FD" w14:textId="77777777" w:rsidR="005B7CB3" w:rsidRPr="00EC65EE" w:rsidRDefault="005B7CB3">
            <w:pPr>
              <w:spacing w:line="240" w:lineRule="atLeast"/>
              <w:ind w:left="-117" w:right="-113"/>
              <w:jc w:val="center"/>
              <w:rPr>
                <w:rFonts w:cs="Times New Roman"/>
                <w:sz w:val="18"/>
                <w:szCs w:val="18"/>
              </w:rPr>
            </w:pPr>
          </w:p>
        </w:tc>
        <w:tc>
          <w:tcPr>
            <w:tcW w:w="630" w:type="dxa"/>
          </w:tcPr>
          <w:p w14:paraId="68669475" w14:textId="77777777" w:rsidR="005B7CB3" w:rsidRPr="00EC65EE" w:rsidRDefault="005B7CB3">
            <w:pPr>
              <w:spacing w:line="240" w:lineRule="atLeast"/>
              <w:ind w:left="-117" w:right="-113"/>
              <w:jc w:val="center"/>
              <w:rPr>
                <w:rFonts w:cs="Times New Roman"/>
                <w:sz w:val="18"/>
                <w:szCs w:val="18"/>
              </w:rPr>
            </w:pPr>
          </w:p>
        </w:tc>
        <w:tc>
          <w:tcPr>
            <w:tcW w:w="1395" w:type="dxa"/>
          </w:tcPr>
          <w:p w14:paraId="425A3075"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presented in</w:t>
            </w:r>
          </w:p>
        </w:tc>
        <w:tc>
          <w:tcPr>
            <w:tcW w:w="1412" w:type="dxa"/>
          </w:tcPr>
          <w:p w14:paraId="1901DE2F" w14:textId="77777777" w:rsidR="005B7CB3" w:rsidRPr="00EC65EE" w:rsidRDefault="005B7CB3">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5B7CB3" w:rsidRPr="00EC65EE" w14:paraId="4BFE64CE" w14:textId="77777777">
        <w:tc>
          <w:tcPr>
            <w:tcW w:w="2160" w:type="dxa"/>
            <w:vAlign w:val="bottom"/>
          </w:tcPr>
          <w:p w14:paraId="07AB06B2" w14:textId="77777777" w:rsidR="005B7CB3" w:rsidRPr="00EC65EE" w:rsidRDefault="005B7CB3">
            <w:pPr>
              <w:spacing w:line="240" w:lineRule="atLeast"/>
              <w:ind w:left="-14" w:right="-18"/>
              <w:rPr>
                <w:rFonts w:cs="Times New Roman"/>
                <w:b/>
                <w:bCs/>
                <w:i/>
                <w:iCs/>
                <w:sz w:val="18"/>
                <w:szCs w:val="18"/>
              </w:rPr>
            </w:pPr>
          </w:p>
        </w:tc>
        <w:tc>
          <w:tcPr>
            <w:tcW w:w="1530" w:type="dxa"/>
          </w:tcPr>
          <w:p w14:paraId="472C976E"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statement of</w:t>
            </w:r>
          </w:p>
        </w:tc>
        <w:tc>
          <w:tcPr>
            <w:tcW w:w="2070" w:type="dxa"/>
          </w:tcPr>
          <w:p w14:paraId="14BA3CB7" w14:textId="77777777" w:rsidR="005B7CB3" w:rsidRPr="00EC65EE" w:rsidRDefault="005B7CB3">
            <w:pPr>
              <w:spacing w:line="240" w:lineRule="atLeast"/>
              <w:ind w:left="-117" w:right="-113"/>
              <w:jc w:val="center"/>
              <w:rPr>
                <w:rFonts w:cs="Times New Roman"/>
                <w:sz w:val="18"/>
                <w:szCs w:val="18"/>
              </w:rPr>
            </w:pPr>
          </w:p>
        </w:tc>
        <w:tc>
          <w:tcPr>
            <w:tcW w:w="630" w:type="dxa"/>
          </w:tcPr>
          <w:p w14:paraId="47B80595" w14:textId="77777777" w:rsidR="005B7CB3" w:rsidRPr="00EC65EE" w:rsidRDefault="005B7CB3">
            <w:pPr>
              <w:spacing w:line="240" w:lineRule="atLeast"/>
              <w:ind w:left="-117" w:right="-113"/>
              <w:jc w:val="center"/>
              <w:rPr>
                <w:rFonts w:cs="Times New Roman"/>
                <w:sz w:val="18"/>
                <w:szCs w:val="18"/>
              </w:rPr>
            </w:pPr>
          </w:p>
        </w:tc>
        <w:tc>
          <w:tcPr>
            <w:tcW w:w="1395" w:type="dxa"/>
          </w:tcPr>
          <w:p w14:paraId="79BAFB71"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statement</w:t>
            </w:r>
          </w:p>
        </w:tc>
        <w:tc>
          <w:tcPr>
            <w:tcW w:w="1412" w:type="dxa"/>
          </w:tcPr>
          <w:p w14:paraId="154D27D9"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not under</w:t>
            </w:r>
          </w:p>
        </w:tc>
      </w:tr>
      <w:tr w:rsidR="005B7CB3" w:rsidRPr="00EC65EE" w14:paraId="48CE24B8" w14:textId="77777777">
        <w:tc>
          <w:tcPr>
            <w:tcW w:w="2160" w:type="dxa"/>
            <w:vAlign w:val="bottom"/>
          </w:tcPr>
          <w:p w14:paraId="796E1CC8" w14:textId="77777777" w:rsidR="005B7CB3" w:rsidRPr="00EC65EE" w:rsidRDefault="005B7CB3">
            <w:pPr>
              <w:spacing w:line="240" w:lineRule="atLeast"/>
              <w:ind w:left="-14" w:right="-18"/>
              <w:jc w:val="center"/>
              <w:rPr>
                <w:rFonts w:cs="Times New Roman"/>
                <w:b/>
                <w:bCs/>
                <w:i/>
                <w:iCs/>
                <w:sz w:val="18"/>
                <w:szCs w:val="18"/>
              </w:rPr>
            </w:pPr>
          </w:p>
        </w:tc>
        <w:tc>
          <w:tcPr>
            <w:tcW w:w="1530" w:type="dxa"/>
          </w:tcPr>
          <w:p w14:paraId="10531EB8"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financial</w:t>
            </w:r>
          </w:p>
        </w:tc>
        <w:tc>
          <w:tcPr>
            <w:tcW w:w="2070" w:type="dxa"/>
          </w:tcPr>
          <w:p w14:paraId="5FCE2846" w14:textId="77777777" w:rsidR="005B7CB3" w:rsidRPr="00EC65EE" w:rsidRDefault="005B7CB3">
            <w:pPr>
              <w:spacing w:line="240" w:lineRule="atLeast"/>
              <w:ind w:left="-110" w:right="-113"/>
              <w:jc w:val="center"/>
              <w:rPr>
                <w:rFonts w:cs="Times New Roman"/>
                <w:sz w:val="18"/>
                <w:szCs w:val="18"/>
              </w:rPr>
            </w:pPr>
            <w:r w:rsidRPr="00EC65EE">
              <w:rPr>
                <w:rFonts w:cs="Times New Roman"/>
                <w:sz w:val="18"/>
                <w:szCs w:val="18"/>
              </w:rPr>
              <w:t>Caption in statement</w:t>
            </w:r>
          </w:p>
        </w:tc>
        <w:tc>
          <w:tcPr>
            <w:tcW w:w="630" w:type="dxa"/>
          </w:tcPr>
          <w:p w14:paraId="02EBDE73" w14:textId="77777777" w:rsidR="005B7CB3" w:rsidRPr="00EC65EE" w:rsidRDefault="005B7CB3">
            <w:pPr>
              <w:spacing w:line="240" w:lineRule="atLeast"/>
              <w:ind w:left="-117" w:right="-113"/>
              <w:jc w:val="center"/>
              <w:rPr>
                <w:rFonts w:cs="Times New Roman"/>
                <w:sz w:val="18"/>
                <w:szCs w:val="18"/>
              </w:rPr>
            </w:pPr>
          </w:p>
        </w:tc>
        <w:tc>
          <w:tcPr>
            <w:tcW w:w="1395" w:type="dxa"/>
          </w:tcPr>
          <w:p w14:paraId="2DC18D2A"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of financial</w:t>
            </w:r>
          </w:p>
        </w:tc>
        <w:tc>
          <w:tcPr>
            <w:tcW w:w="1412" w:type="dxa"/>
          </w:tcPr>
          <w:p w14:paraId="75513E40"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the offsetting</w:t>
            </w:r>
          </w:p>
        </w:tc>
      </w:tr>
      <w:tr w:rsidR="005B7CB3" w:rsidRPr="00EC65EE" w14:paraId="2CDFE977" w14:textId="77777777">
        <w:tc>
          <w:tcPr>
            <w:tcW w:w="2160" w:type="dxa"/>
            <w:vAlign w:val="bottom"/>
          </w:tcPr>
          <w:p w14:paraId="27639045" w14:textId="77777777" w:rsidR="005B7CB3" w:rsidRPr="00EC65EE" w:rsidRDefault="005B7CB3">
            <w:pPr>
              <w:spacing w:line="240" w:lineRule="atLeast"/>
              <w:ind w:left="-14" w:right="-18"/>
              <w:jc w:val="center"/>
              <w:rPr>
                <w:rFonts w:cs="Times New Roman"/>
                <w:sz w:val="18"/>
                <w:szCs w:val="18"/>
              </w:rPr>
            </w:pPr>
          </w:p>
        </w:tc>
        <w:tc>
          <w:tcPr>
            <w:tcW w:w="1530" w:type="dxa"/>
          </w:tcPr>
          <w:p w14:paraId="31A27059"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position</w:t>
            </w:r>
          </w:p>
        </w:tc>
        <w:tc>
          <w:tcPr>
            <w:tcW w:w="2070" w:type="dxa"/>
          </w:tcPr>
          <w:p w14:paraId="3FBCD289" w14:textId="77777777" w:rsidR="005B7CB3" w:rsidRPr="00EC65EE" w:rsidRDefault="005B7CB3">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630" w:type="dxa"/>
          </w:tcPr>
          <w:p w14:paraId="49E5A131" w14:textId="77777777" w:rsidR="005B7CB3" w:rsidRPr="00EC65EE" w:rsidRDefault="005B7CB3">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95" w:type="dxa"/>
          </w:tcPr>
          <w:p w14:paraId="0965C353"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position</w:t>
            </w:r>
          </w:p>
        </w:tc>
        <w:tc>
          <w:tcPr>
            <w:tcW w:w="1412" w:type="dxa"/>
          </w:tcPr>
          <w:p w14:paraId="2002F78F"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conditions</w:t>
            </w:r>
          </w:p>
        </w:tc>
      </w:tr>
      <w:tr w:rsidR="005B7CB3" w:rsidRPr="00EC65EE" w14:paraId="7983B9C3" w14:textId="77777777">
        <w:tc>
          <w:tcPr>
            <w:tcW w:w="2160" w:type="dxa"/>
            <w:vAlign w:val="bottom"/>
          </w:tcPr>
          <w:p w14:paraId="250C3CC5" w14:textId="77777777" w:rsidR="005B7CB3" w:rsidRPr="00EC65EE" w:rsidRDefault="005B7CB3">
            <w:pPr>
              <w:spacing w:line="240" w:lineRule="atLeast"/>
              <w:ind w:left="-14" w:right="-18"/>
              <w:rPr>
                <w:rFonts w:cs="Times New Roman"/>
                <w:b/>
                <w:bCs/>
                <w:i/>
                <w:iCs/>
                <w:sz w:val="18"/>
                <w:szCs w:val="18"/>
              </w:rPr>
            </w:pPr>
          </w:p>
        </w:tc>
        <w:tc>
          <w:tcPr>
            <w:tcW w:w="1530" w:type="dxa"/>
            <w:vAlign w:val="bottom"/>
          </w:tcPr>
          <w:p w14:paraId="6184106E" w14:textId="77777777" w:rsidR="005B7CB3" w:rsidRPr="00EC65EE" w:rsidRDefault="005B7CB3">
            <w:pPr>
              <w:spacing w:line="240" w:lineRule="atLeast"/>
              <w:ind w:left="-110" w:right="-84"/>
              <w:jc w:val="center"/>
              <w:rPr>
                <w:rFonts w:cs="Times New Roman"/>
                <w:i/>
                <w:iCs/>
                <w:sz w:val="18"/>
                <w:szCs w:val="18"/>
                <w:lang w:bidi="th-TH"/>
              </w:rPr>
            </w:pPr>
            <w:r w:rsidRPr="00EC65EE">
              <w:rPr>
                <w:rFonts w:cs="Times New Roman"/>
                <w:i/>
                <w:iCs/>
                <w:sz w:val="18"/>
                <w:szCs w:val="18"/>
                <w:lang w:bidi="th-TH"/>
              </w:rPr>
              <w:t>(in thousand Baht)</w:t>
            </w:r>
          </w:p>
        </w:tc>
        <w:tc>
          <w:tcPr>
            <w:tcW w:w="2070" w:type="dxa"/>
            <w:vAlign w:val="bottom"/>
          </w:tcPr>
          <w:p w14:paraId="22773503" w14:textId="77777777" w:rsidR="005B7CB3" w:rsidRPr="00EC65EE" w:rsidRDefault="005B7CB3">
            <w:pPr>
              <w:tabs>
                <w:tab w:val="decimal" w:pos="748"/>
              </w:tabs>
              <w:spacing w:line="240" w:lineRule="atLeast"/>
              <w:ind w:left="-110" w:right="-113"/>
              <w:jc w:val="center"/>
              <w:rPr>
                <w:rFonts w:cs="Times New Roman"/>
                <w:sz w:val="18"/>
                <w:szCs w:val="18"/>
                <w:lang w:bidi="th-TH"/>
              </w:rPr>
            </w:pPr>
          </w:p>
        </w:tc>
        <w:tc>
          <w:tcPr>
            <w:tcW w:w="630" w:type="dxa"/>
            <w:vAlign w:val="bottom"/>
          </w:tcPr>
          <w:p w14:paraId="523980E4" w14:textId="77777777" w:rsidR="005B7CB3" w:rsidRPr="00EC65EE" w:rsidRDefault="005B7CB3">
            <w:pPr>
              <w:tabs>
                <w:tab w:val="decimal" w:pos="748"/>
              </w:tabs>
              <w:spacing w:line="240" w:lineRule="atLeast"/>
              <w:ind w:right="-169"/>
              <w:rPr>
                <w:rFonts w:cs="Times New Roman"/>
                <w:sz w:val="18"/>
                <w:szCs w:val="18"/>
                <w:lang w:bidi="th-TH"/>
              </w:rPr>
            </w:pPr>
          </w:p>
        </w:tc>
        <w:tc>
          <w:tcPr>
            <w:tcW w:w="2807" w:type="dxa"/>
            <w:gridSpan w:val="2"/>
            <w:vAlign w:val="bottom"/>
          </w:tcPr>
          <w:p w14:paraId="03128BA4" w14:textId="77777777" w:rsidR="005B7CB3" w:rsidRPr="00EC65EE" w:rsidRDefault="005B7CB3">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5B7CB3" w:rsidRPr="00EC65EE" w14:paraId="3421E03E" w14:textId="77777777">
        <w:tc>
          <w:tcPr>
            <w:tcW w:w="2160" w:type="dxa"/>
            <w:vAlign w:val="bottom"/>
          </w:tcPr>
          <w:p w14:paraId="4D7A6DF8" w14:textId="77777777" w:rsidR="005B7CB3" w:rsidRPr="00EC65EE" w:rsidRDefault="005B7CB3">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530" w:type="dxa"/>
            <w:vAlign w:val="bottom"/>
          </w:tcPr>
          <w:p w14:paraId="6CD9A4DF" w14:textId="77777777" w:rsidR="005B7CB3" w:rsidRPr="00EC65EE" w:rsidRDefault="005B7CB3">
            <w:pPr>
              <w:tabs>
                <w:tab w:val="decimal" w:pos="748"/>
              </w:tabs>
              <w:spacing w:line="240" w:lineRule="atLeast"/>
              <w:ind w:right="-169"/>
              <w:rPr>
                <w:rFonts w:cs="Times New Roman"/>
                <w:sz w:val="18"/>
                <w:szCs w:val="18"/>
                <w:lang w:bidi="th-TH"/>
              </w:rPr>
            </w:pPr>
          </w:p>
        </w:tc>
        <w:tc>
          <w:tcPr>
            <w:tcW w:w="2070" w:type="dxa"/>
            <w:vAlign w:val="bottom"/>
          </w:tcPr>
          <w:p w14:paraId="749700C9" w14:textId="77777777" w:rsidR="005B7CB3" w:rsidRPr="00EC65EE" w:rsidRDefault="005B7CB3">
            <w:pPr>
              <w:spacing w:line="240" w:lineRule="atLeast"/>
              <w:ind w:left="-110" w:right="-113"/>
              <w:jc w:val="center"/>
              <w:rPr>
                <w:rFonts w:cs="Times New Roman"/>
                <w:sz w:val="18"/>
                <w:szCs w:val="18"/>
                <w:lang w:bidi="th-TH"/>
              </w:rPr>
            </w:pPr>
          </w:p>
        </w:tc>
        <w:tc>
          <w:tcPr>
            <w:tcW w:w="630" w:type="dxa"/>
            <w:vAlign w:val="bottom"/>
          </w:tcPr>
          <w:p w14:paraId="60060FEF" w14:textId="77777777" w:rsidR="005B7CB3" w:rsidRPr="00EC65EE" w:rsidRDefault="005B7CB3">
            <w:pPr>
              <w:spacing w:line="240" w:lineRule="atLeast"/>
              <w:ind w:right="-169"/>
              <w:rPr>
                <w:rFonts w:cs="Times New Roman"/>
                <w:sz w:val="18"/>
                <w:szCs w:val="18"/>
                <w:lang w:bidi="th-TH"/>
              </w:rPr>
            </w:pPr>
          </w:p>
        </w:tc>
        <w:tc>
          <w:tcPr>
            <w:tcW w:w="1395" w:type="dxa"/>
            <w:vAlign w:val="bottom"/>
          </w:tcPr>
          <w:p w14:paraId="639E39D6" w14:textId="77777777" w:rsidR="005B7CB3" w:rsidRPr="00EC65EE" w:rsidRDefault="005B7CB3">
            <w:pPr>
              <w:tabs>
                <w:tab w:val="decimal" w:pos="748"/>
              </w:tabs>
              <w:spacing w:line="240" w:lineRule="atLeast"/>
              <w:ind w:right="-169"/>
              <w:rPr>
                <w:rFonts w:cs="Times New Roman"/>
                <w:sz w:val="18"/>
                <w:szCs w:val="18"/>
                <w:lang w:bidi="th-TH"/>
              </w:rPr>
            </w:pPr>
          </w:p>
        </w:tc>
        <w:tc>
          <w:tcPr>
            <w:tcW w:w="1412" w:type="dxa"/>
            <w:vAlign w:val="bottom"/>
          </w:tcPr>
          <w:p w14:paraId="481DA3CE" w14:textId="77777777" w:rsidR="005B7CB3" w:rsidRPr="00EC65EE" w:rsidRDefault="005B7CB3">
            <w:pPr>
              <w:tabs>
                <w:tab w:val="decimal" w:pos="748"/>
              </w:tabs>
              <w:spacing w:line="240" w:lineRule="atLeast"/>
              <w:ind w:right="-169"/>
              <w:rPr>
                <w:rFonts w:cs="Times New Roman"/>
                <w:sz w:val="18"/>
                <w:szCs w:val="18"/>
                <w:lang w:bidi="th-TH"/>
              </w:rPr>
            </w:pPr>
          </w:p>
        </w:tc>
      </w:tr>
      <w:tr w:rsidR="005B7CB3" w:rsidRPr="00552334" w14:paraId="05008DE0" w14:textId="77777777">
        <w:trPr>
          <w:trHeight w:val="60"/>
        </w:trPr>
        <w:tc>
          <w:tcPr>
            <w:tcW w:w="2160" w:type="dxa"/>
            <w:vAlign w:val="bottom"/>
          </w:tcPr>
          <w:p w14:paraId="12A46C2A" w14:textId="77777777" w:rsidR="005B7CB3" w:rsidRPr="00EC65EE" w:rsidRDefault="005B7CB3">
            <w:pPr>
              <w:spacing w:line="240" w:lineRule="atLeast"/>
              <w:ind w:left="-14" w:right="-18"/>
              <w:rPr>
                <w:rFonts w:cs="Times New Roman"/>
                <w:sz w:val="18"/>
                <w:szCs w:val="18"/>
              </w:rPr>
            </w:pPr>
            <w:r w:rsidRPr="00EC65EE">
              <w:rPr>
                <w:rFonts w:cs="Times New Roman"/>
                <w:sz w:val="18"/>
                <w:szCs w:val="18"/>
              </w:rPr>
              <w:t xml:space="preserve">Reverse repurchase </w:t>
            </w:r>
          </w:p>
          <w:p w14:paraId="48D63F3B" w14:textId="77777777" w:rsidR="005B7CB3" w:rsidRPr="00EC65EE" w:rsidRDefault="005B7CB3">
            <w:pPr>
              <w:spacing w:line="240" w:lineRule="atLeast"/>
              <w:ind w:left="-14" w:right="-18" w:firstLine="174"/>
              <w:rPr>
                <w:rFonts w:cs="Times New Roman"/>
                <w:sz w:val="18"/>
                <w:szCs w:val="18"/>
              </w:rPr>
            </w:pPr>
            <w:r w:rsidRPr="00EC65EE">
              <w:rPr>
                <w:rFonts w:cs="Times New Roman"/>
                <w:sz w:val="18"/>
                <w:szCs w:val="18"/>
              </w:rPr>
              <w:t>agreements</w:t>
            </w:r>
          </w:p>
        </w:tc>
        <w:tc>
          <w:tcPr>
            <w:tcW w:w="1530" w:type="dxa"/>
            <w:vAlign w:val="bottom"/>
          </w:tcPr>
          <w:p w14:paraId="5E448835" w14:textId="6B1C6445" w:rsidR="005B7CB3" w:rsidRPr="00552334" w:rsidRDefault="00A61EED">
            <w:pPr>
              <w:tabs>
                <w:tab w:val="decimal" w:pos="1240"/>
              </w:tabs>
              <w:spacing w:line="240" w:lineRule="atLeast"/>
              <w:ind w:right="-169"/>
              <w:rPr>
                <w:rFonts w:cs="Times New Roman"/>
                <w:sz w:val="18"/>
                <w:szCs w:val="18"/>
              </w:rPr>
            </w:pPr>
            <w:r w:rsidRPr="00A61EED">
              <w:rPr>
                <w:rFonts w:cs="Times New Roman"/>
                <w:sz w:val="18"/>
                <w:szCs w:val="18"/>
              </w:rPr>
              <w:t>13,400,000</w:t>
            </w:r>
          </w:p>
        </w:tc>
        <w:tc>
          <w:tcPr>
            <w:tcW w:w="2070" w:type="dxa"/>
            <w:vAlign w:val="bottom"/>
          </w:tcPr>
          <w:p w14:paraId="062A47ED" w14:textId="77777777" w:rsidR="005B7CB3" w:rsidRPr="00EC65EE" w:rsidRDefault="005B7CB3">
            <w:pPr>
              <w:spacing w:line="240" w:lineRule="atLeast"/>
              <w:ind w:left="255" w:right="-18" w:hanging="182"/>
              <w:rPr>
                <w:rFonts w:cs="Times New Roman"/>
                <w:sz w:val="18"/>
                <w:szCs w:val="18"/>
                <w:lang w:bidi="th-TH"/>
              </w:rPr>
            </w:pPr>
            <w:r w:rsidRPr="007F28FE">
              <w:rPr>
                <w:rFonts w:cs="Times New Roman"/>
                <w:sz w:val="18"/>
                <w:szCs w:val="18"/>
                <w:lang w:bidi="th-TH"/>
              </w:rPr>
              <w:t>Interbank and money market, net (assets)</w:t>
            </w:r>
          </w:p>
        </w:tc>
        <w:tc>
          <w:tcPr>
            <w:tcW w:w="630" w:type="dxa"/>
            <w:vAlign w:val="bottom"/>
          </w:tcPr>
          <w:p w14:paraId="1F160D71" w14:textId="77777777" w:rsidR="005B7CB3" w:rsidRPr="00EC65EE" w:rsidRDefault="005B7CB3">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95" w:type="dxa"/>
            <w:vAlign w:val="bottom"/>
          </w:tcPr>
          <w:p w14:paraId="2C0E6053" w14:textId="5C49F286" w:rsidR="005B7CB3" w:rsidRPr="00A61EED" w:rsidRDefault="00A61EED">
            <w:pPr>
              <w:tabs>
                <w:tab w:val="decimal" w:pos="1110"/>
              </w:tabs>
              <w:spacing w:line="240" w:lineRule="atLeast"/>
              <w:ind w:right="-169"/>
              <w:rPr>
                <w:rFonts w:cs="Times New Roman"/>
                <w:sz w:val="18"/>
                <w:szCs w:val="18"/>
                <w:lang w:bidi="th-TH"/>
              </w:rPr>
            </w:pPr>
            <w:r w:rsidRPr="00A61EED">
              <w:rPr>
                <w:rFonts w:cs="Times New Roman"/>
                <w:sz w:val="18"/>
                <w:szCs w:val="18"/>
                <w:lang w:bidi="th-TH"/>
              </w:rPr>
              <w:t>15,595,095</w:t>
            </w:r>
          </w:p>
        </w:tc>
        <w:tc>
          <w:tcPr>
            <w:tcW w:w="1412" w:type="dxa"/>
            <w:vAlign w:val="bottom"/>
          </w:tcPr>
          <w:p w14:paraId="3E921370" w14:textId="50993B64" w:rsidR="005B7CB3" w:rsidRPr="00AA6956" w:rsidRDefault="00A61EED">
            <w:pPr>
              <w:tabs>
                <w:tab w:val="decimal" w:pos="1110"/>
              </w:tabs>
              <w:spacing w:line="240" w:lineRule="atLeast"/>
              <w:ind w:right="-169"/>
              <w:rPr>
                <w:rFonts w:cstheme="minorBidi"/>
                <w:sz w:val="18"/>
                <w:szCs w:val="18"/>
                <w:lang w:bidi="th-TH"/>
              </w:rPr>
            </w:pPr>
            <w:r w:rsidRPr="00A61EED">
              <w:rPr>
                <w:rFonts w:cstheme="minorBidi"/>
                <w:sz w:val="18"/>
                <w:szCs w:val="18"/>
                <w:lang w:bidi="th-TH"/>
              </w:rPr>
              <w:t>2,195,095</w:t>
            </w:r>
          </w:p>
        </w:tc>
      </w:tr>
      <w:tr w:rsidR="005B7CB3" w:rsidRPr="00552334" w14:paraId="2B86F20F" w14:textId="77777777">
        <w:trPr>
          <w:trHeight w:val="60"/>
        </w:trPr>
        <w:tc>
          <w:tcPr>
            <w:tcW w:w="2160" w:type="dxa"/>
            <w:vAlign w:val="bottom"/>
          </w:tcPr>
          <w:p w14:paraId="014F8A38" w14:textId="77777777" w:rsidR="005B7CB3" w:rsidRDefault="005B7CB3">
            <w:pPr>
              <w:spacing w:line="240" w:lineRule="atLeast"/>
              <w:ind w:left="-14" w:right="-18"/>
              <w:rPr>
                <w:rFonts w:cs="Times New Roman"/>
                <w:sz w:val="18"/>
                <w:szCs w:val="18"/>
              </w:rPr>
            </w:pPr>
            <w:r w:rsidRPr="007F5964">
              <w:rPr>
                <w:rFonts w:cs="Times New Roman"/>
                <w:sz w:val="18"/>
                <w:szCs w:val="18"/>
              </w:rPr>
              <w:t xml:space="preserve">Payment services </w:t>
            </w:r>
          </w:p>
          <w:p w14:paraId="63763087" w14:textId="77777777" w:rsidR="005B7CB3" w:rsidRPr="00EC65EE" w:rsidRDefault="005B7CB3">
            <w:pPr>
              <w:spacing w:line="240" w:lineRule="atLeast"/>
              <w:ind w:left="-14" w:right="-18" w:firstLine="181"/>
              <w:rPr>
                <w:rFonts w:cs="Times New Roman"/>
                <w:sz w:val="18"/>
                <w:szCs w:val="18"/>
              </w:rPr>
            </w:pPr>
            <w:r w:rsidRPr="007F5964">
              <w:rPr>
                <w:rFonts w:cs="Times New Roman"/>
                <w:sz w:val="18"/>
                <w:szCs w:val="18"/>
              </w:rPr>
              <w:t>receivables</w:t>
            </w:r>
          </w:p>
        </w:tc>
        <w:tc>
          <w:tcPr>
            <w:tcW w:w="1530" w:type="dxa"/>
            <w:vAlign w:val="bottom"/>
          </w:tcPr>
          <w:p w14:paraId="48308F00" w14:textId="1B57DA2C" w:rsidR="005B7CB3" w:rsidRPr="00552334" w:rsidRDefault="00A61EED">
            <w:pPr>
              <w:tabs>
                <w:tab w:val="decimal" w:pos="1240"/>
              </w:tabs>
              <w:spacing w:line="240" w:lineRule="atLeast"/>
              <w:ind w:right="-169"/>
              <w:rPr>
                <w:rFonts w:cs="Times New Roman"/>
                <w:sz w:val="18"/>
                <w:szCs w:val="18"/>
              </w:rPr>
            </w:pPr>
            <w:r w:rsidRPr="00A61EED">
              <w:rPr>
                <w:rFonts w:cs="Times New Roman"/>
                <w:sz w:val="18"/>
                <w:szCs w:val="18"/>
              </w:rPr>
              <w:t>12,277</w:t>
            </w:r>
          </w:p>
        </w:tc>
        <w:tc>
          <w:tcPr>
            <w:tcW w:w="2070" w:type="dxa"/>
            <w:vAlign w:val="bottom"/>
          </w:tcPr>
          <w:p w14:paraId="09EABDC8" w14:textId="77777777" w:rsidR="005B7CB3" w:rsidRPr="00EC65EE" w:rsidRDefault="005B7CB3">
            <w:pPr>
              <w:tabs>
                <w:tab w:val="left" w:pos="0"/>
              </w:tabs>
              <w:spacing w:line="240" w:lineRule="atLeast"/>
              <w:ind w:left="-110" w:right="-113" w:firstLine="185"/>
              <w:rPr>
                <w:rFonts w:cs="Times New Roman"/>
                <w:sz w:val="18"/>
                <w:szCs w:val="18"/>
                <w:lang w:bidi="th-TH"/>
              </w:rPr>
            </w:pPr>
            <w:r w:rsidRPr="007F28FE">
              <w:rPr>
                <w:rFonts w:cs="Times New Roman"/>
                <w:sz w:val="18"/>
                <w:szCs w:val="18"/>
                <w:lang w:bidi="th-TH"/>
              </w:rPr>
              <w:t>Other assets, net</w:t>
            </w:r>
          </w:p>
        </w:tc>
        <w:tc>
          <w:tcPr>
            <w:tcW w:w="630" w:type="dxa"/>
            <w:vAlign w:val="bottom"/>
          </w:tcPr>
          <w:p w14:paraId="0D7F5FC6" w14:textId="77777777" w:rsidR="005B7CB3" w:rsidRPr="00EC65EE" w:rsidRDefault="005B7CB3">
            <w:pPr>
              <w:spacing w:line="240" w:lineRule="atLeast"/>
              <w:ind w:right="-169" w:hanging="106"/>
              <w:jc w:val="center"/>
              <w:rPr>
                <w:rFonts w:cs="Times New Roman"/>
                <w:i/>
                <w:iCs/>
                <w:sz w:val="18"/>
                <w:szCs w:val="18"/>
                <w:lang w:bidi="th-TH"/>
              </w:rPr>
            </w:pPr>
            <w:r>
              <w:rPr>
                <w:rFonts w:cs="Times New Roman"/>
                <w:i/>
                <w:iCs/>
                <w:sz w:val="18"/>
                <w:szCs w:val="18"/>
                <w:lang w:bidi="th-TH"/>
              </w:rPr>
              <w:t>18</w:t>
            </w:r>
          </w:p>
        </w:tc>
        <w:tc>
          <w:tcPr>
            <w:tcW w:w="1395" w:type="dxa"/>
            <w:vAlign w:val="bottom"/>
          </w:tcPr>
          <w:p w14:paraId="6A89F8A8" w14:textId="5C278282" w:rsidR="005B7CB3" w:rsidRPr="00A61EED" w:rsidRDefault="00A61EED">
            <w:pPr>
              <w:tabs>
                <w:tab w:val="decimal" w:pos="1110"/>
              </w:tabs>
              <w:spacing w:line="240" w:lineRule="atLeast"/>
              <w:ind w:right="-169"/>
              <w:rPr>
                <w:rFonts w:cs="Times New Roman"/>
                <w:sz w:val="18"/>
                <w:szCs w:val="18"/>
                <w:lang w:bidi="th-TH"/>
              </w:rPr>
            </w:pPr>
            <w:r w:rsidRPr="00A61EED">
              <w:rPr>
                <w:rFonts w:cs="Times New Roman"/>
                <w:sz w:val="18"/>
                <w:szCs w:val="18"/>
                <w:lang w:bidi="th-TH"/>
              </w:rPr>
              <w:t>1,917,455</w:t>
            </w:r>
          </w:p>
        </w:tc>
        <w:tc>
          <w:tcPr>
            <w:tcW w:w="1412" w:type="dxa"/>
            <w:vAlign w:val="bottom"/>
          </w:tcPr>
          <w:p w14:paraId="4A153B0B" w14:textId="3A5927E4" w:rsidR="005B7CB3" w:rsidRPr="00AA6956" w:rsidRDefault="00A61EED">
            <w:pPr>
              <w:tabs>
                <w:tab w:val="decimal" w:pos="1110"/>
              </w:tabs>
              <w:spacing w:line="240" w:lineRule="atLeast"/>
              <w:ind w:right="-169"/>
              <w:rPr>
                <w:rFonts w:cstheme="minorBidi"/>
                <w:sz w:val="18"/>
                <w:szCs w:val="18"/>
                <w:lang w:bidi="th-TH"/>
              </w:rPr>
            </w:pPr>
            <w:r w:rsidRPr="00A61EED">
              <w:rPr>
                <w:rFonts w:cstheme="minorBidi"/>
                <w:sz w:val="18"/>
                <w:szCs w:val="18"/>
                <w:lang w:bidi="th-TH"/>
              </w:rPr>
              <w:t>1,905,178</w:t>
            </w:r>
          </w:p>
        </w:tc>
      </w:tr>
      <w:tr w:rsidR="005B7CB3" w:rsidRPr="00247839" w14:paraId="5C57DAA7" w14:textId="77777777">
        <w:tc>
          <w:tcPr>
            <w:tcW w:w="2160" w:type="dxa"/>
            <w:vAlign w:val="bottom"/>
          </w:tcPr>
          <w:p w14:paraId="7300F3DA" w14:textId="77777777" w:rsidR="005B7CB3" w:rsidRPr="00EC65EE" w:rsidRDefault="005B7CB3">
            <w:pPr>
              <w:spacing w:line="240" w:lineRule="atLeast"/>
              <w:ind w:left="-14" w:right="-18"/>
              <w:rPr>
                <w:rFonts w:cs="Times New Roman"/>
                <w:b/>
                <w:bCs/>
                <w:sz w:val="18"/>
                <w:szCs w:val="18"/>
              </w:rPr>
            </w:pPr>
            <w:r w:rsidRPr="00EC65EE">
              <w:rPr>
                <w:rFonts w:cs="Times New Roman"/>
                <w:b/>
                <w:bCs/>
                <w:sz w:val="18"/>
                <w:szCs w:val="18"/>
              </w:rPr>
              <w:t>Total</w:t>
            </w:r>
          </w:p>
        </w:tc>
        <w:tc>
          <w:tcPr>
            <w:tcW w:w="1530" w:type="dxa"/>
            <w:vAlign w:val="bottom"/>
          </w:tcPr>
          <w:p w14:paraId="0697DA33" w14:textId="5FC28053" w:rsidR="005B7CB3" w:rsidRPr="00552334" w:rsidRDefault="00A61EED">
            <w:pPr>
              <w:pBdr>
                <w:top w:val="single" w:sz="4" w:space="1" w:color="auto"/>
                <w:bottom w:val="double" w:sz="4" w:space="1" w:color="auto"/>
              </w:pBdr>
              <w:tabs>
                <w:tab w:val="decimal" w:pos="1240"/>
              </w:tabs>
              <w:spacing w:line="240" w:lineRule="atLeast"/>
              <w:ind w:right="-169"/>
              <w:rPr>
                <w:rFonts w:cs="Times New Roman"/>
                <w:b/>
                <w:bCs/>
                <w:sz w:val="18"/>
                <w:szCs w:val="18"/>
              </w:rPr>
            </w:pPr>
            <w:r w:rsidRPr="00A61EED">
              <w:rPr>
                <w:rFonts w:cs="Times New Roman"/>
                <w:b/>
                <w:bCs/>
                <w:sz w:val="18"/>
                <w:szCs w:val="18"/>
              </w:rPr>
              <w:t>13,412,277</w:t>
            </w:r>
          </w:p>
        </w:tc>
        <w:tc>
          <w:tcPr>
            <w:tcW w:w="2070" w:type="dxa"/>
            <w:vAlign w:val="bottom"/>
          </w:tcPr>
          <w:p w14:paraId="0A9A8E81" w14:textId="77777777" w:rsidR="005B7CB3" w:rsidRPr="00EC65EE" w:rsidRDefault="005B7CB3">
            <w:pPr>
              <w:spacing w:line="240" w:lineRule="atLeast"/>
              <w:ind w:left="70" w:right="-169"/>
              <w:rPr>
                <w:rFonts w:cs="Times New Roman"/>
                <w:b/>
                <w:bCs/>
                <w:sz w:val="18"/>
                <w:szCs w:val="18"/>
                <w:lang w:bidi="th-TH"/>
              </w:rPr>
            </w:pPr>
          </w:p>
        </w:tc>
        <w:tc>
          <w:tcPr>
            <w:tcW w:w="630" w:type="dxa"/>
            <w:vAlign w:val="bottom"/>
          </w:tcPr>
          <w:p w14:paraId="66599246" w14:textId="77777777" w:rsidR="005B7CB3" w:rsidRPr="00EC65EE" w:rsidRDefault="005B7CB3">
            <w:pPr>
              <w:spacing w:line="240" w:lineRule="atLeast"/>
              <w:ind w:right="-169"/>
              <w:rPr>
                <w:rFonts w:cs="Times New Roman"/>
                <w:b/>
                <w:bCs/>
                <w:sz w:val="18"/>
                <w:szCs w:val="18"/>
                <w:lang w:bidi="th-TH"/>
              </w:rPr>
            </w:pPr>
          </w:p>
        </w:tc>
        <w:tc>
          <w:tcPr>
            <w:tcW w:w="1395" w:type="dxa"/>
          </w:tcPr>
          <w:p w14:paraId="154D761A" w14:textId="7360086F" w:rsidR="005B7CB3" w:rsidRPr="00AA6956" w:rsidRDefault="00A61EED">
            <w:pPr>
              <w:pBdr>
                <w:top w:val="single" w:sz="4" w:space="1" w:color="auto"/>
                <w:bottom w:val="double" w:sz="4" w:space="1" w:color="auto"/>
              </w:pBdr>
              <w:tabs>
                <w:tab w:val="decimal" w:pos="1110"/>
              </w:tabs>
              <w:spacing w:line="240" w:lineRule="atLeast"/>
              <w:ind w:right="-169"/>
              <w:rPr>
                <w:rFonts w:cstheme="minorBidi"/>
                <w:b/>
                <w:bCs/>
                <w:sz w:val="18"/>
                <w:szCs w:val="18"/>
                <w:lang w:bidi="th-TH"/>
              </w:rPr>
            </w:pPr>
            <w:r w:rsidRPr="00A61EED">
              <w:rPr>
                <w:rFonts w:cstheme="minorBidi"/>
                <w:b/>
                <w:bCs/>
                <w:sz w:val="18"/>
                <w:szCs w:val="18"/>
                <w:lang w:bidi="th-TH"/>
              </w:rPr>
              <w:t>17,512,550</w:t>
            </w:r>
          </w:p>
        </w:tc>
        <w:tc>
          <w:tcPr>
            <w:tcW w:w="1412" w:type="dxa"/>
          </w:tcPr>
          <w:p w14:paraId="57B881C9" w14:textId="1238467F" w:rsidR="005B7CB3" w:rsidRPr="00AA6956" w:rsidRDefault="00A61EED">
            <w:pPr>
              <w:pBdr>
                <w:top w:val="single" w:sz="4" w:space="1" w:color="auto"/>
                <w:bottom w:val="double" w:sz="4" w:space="1" w:color="auto"/>
              </w:pBdr>
              <w:tabs>
                <w:tab w:val="decimal" w:pos="1110"/>
              </w:tabs>
              <w:spacing w:line="240" w:lineRule="atLeast"/>
              <w:ind w:right="-169"/>
              <w:rPr>
                <w:rFonts w:cstheme="minorBidi"/>
                <w:b/>
                <w:bCs/>
                <w:sz w:val="18"/>
                <w:szCs w:val="18"/>
                <w:lang w:bidi="th-TH"/>
              </w:rPr>
            </w:pPr>
            <w:r w:rsidRPr="00A61EED">
              <w:rPr>
                <w:rFonts w:cstheme="minorBidi"/>
                <w:b/>
                <w:bCs/>
                <w:sz w:val="18"/>
                <w:szCs w:val="18"/>
                <w:lang w:bidi="th-TH"/>
              </w:rPr>
              <w:t>4,100,273</w:t>
            </w:r>
          </w:p>
        </w:tc>
      </w:tr>
      <w:tr w:rsidR="005B7CB3" w:rsidRPr="00EC65EE" w14:paraId="760ED787" w14:textId="77777777">
        <w:tc>
          <w:tcPr>
            <w:tcW w:w="2160" w:type="dxa"/>
            <w:vAlign w:val="bottom"/>
          </w:tcPr>
          <w:p w14:paraId="316C2251" w14:textId="77777777" w:rsidR="005B7CB3" w:rsidRPr="00EC65EE" w:rsidRDefault="005B7CB3">
            <w:pPr>
              <w:spacing w:line="240" w:lineRule="atLeast"/>
              <w:ind w:left="-14" w:right="-18"/>
              <w:rPr>
                <w:rFonts w:cs="Times New Roman"/>
                <w:b/>
                <w:bCs/>
                <w:i/>
                <w:iCs/>
                <w:sz w:val="18"/>
                <w:szCs w:val="18"/>
              </w:rPr>
            </w:pPr>
          </w:p>
        </w:tc>
        <w:tc>
          <w:tcPr>
            <w:tcW w:w="1530" w:type="dxa"/>
            <w:vAlign w:val="bottom"/>
          </w:tcPr>
          <w:p w14:paraId="1C6D5B9D" w14:textId="77777777" w:rsidR="005B7CB3" w:rsidRPr="00EC65EE" w:rsidRDefault="005B7CB3">
            <w:pPr>
              <w:tabs>
                <w:tab w:val="decimal" w:pos="748"/>
              </w:tabs>
              <w:spacing w:line="240" w:lineRule="atLeast"/>
              <w:ind w:right="-169"/>
              <w:rPr>
                <w:rFonts w:cs="Times New Roman"/>
                <w:sz w:val="18"/>
                <w:szCs w:val="18"/>
                <w:lang w:bidi="th-TH"/>
              </w:rPr>
            </w:pPr>
          </w:p>
        </w:tc>
        <w:tc>
          <w:tcPr>
            <w:tcW w:w="2070" w:type="dxa"/>
            <w:vAlign w:val="bottom"/>
          </w:tcPr>
          <w:p w14:paraId="2A6055E0" w14:textId="77777777" w:rsidR="005B7CB3" w:rsidRPr="00EC65EE" w:rsidRDefault="005B7CB3">
            <w:pPr>
              <w:spacing w:line="240" w:lineRule="atLeast"/>
              <w:ind w:left="-110" w:right="-113"/>
              <w:jc w:val="center"/>
              <w:rPr>
                <w:rFonts w:cs="Times New Roman"/>
                <w:sz w:val="18"/>
                <w:szCs w:val="18"/>
                <w:lang w:bidi="th-TH"/>
              </w:rPr>
            </w:pPr>
          </w:p>
        </w:tc>
        <w:tc>
          <w:tcPr>
            <w:tcW w:w="630" w:type="dxa"/>
            <w:vAlign w:val="bottom"/>
          </w:tcPr>
          <w:p w14:paraId="4CCB42EC" w14:textId="77777777" w:rsidR="005B7CB3" w:rsidRPr="00EC65EE" w:rsidRDefault="005B7CB3">
            <w:pPr>
              <w:spacing w:line="240" w:lineRule="atLeast"/>
              <w:ind w:right="-169"/>
              <w:rPr>
                <w:rFonts w:cs="Times New Roman"/>
                <w:sz w:val="18"/>
                <w:szCs w:val="18"/>
                <w:lang w:bidi="th-TH"/>
              </w:rPr>
            </w:pPr>
          </w:p>
        </w:tc>
        <w:tc>
          <w:tcPr>
            <w:tcW w:w="1395" w:type="dxa"/>
            <w:vAlign w:val="bottom"/>
          </w:tcPr>
          <w:p w14:paraId="2CD33BB1" w14:textId="77777777" w:rsidR="005B7CB3" w:rsidRPr="00EC65EE" w:rsidRDefault="005B7CB3">
            <w:pPr>
              <w:tabs>
                <w:tab w:val="decimal" w:pos="748"/>
              </w:tabs>
              <w:spacing w:line="240" w:lineRule="atLeast"/>
              <w:ind w:right="-169"/>
              <w:rPr>
                <w:rFonts w:cs="Times New Roman"/>
                <w:sz w:val="18"/>
                <w:szCs w:val="18"/>
                <w:lang w:bidi="th-TH"/>
              </w:rPr>
            </w:pPr>
          </w:p>
        </w:tc>
        <w:tc>
          <w:tcPr>
            <w:tcW w:w="1412" w:type="dxa"/>
            <w:vAlign w:val="bottom"/>
          </w:tcPr>
          <w:p w14:paraId="3EA5B49E" w14:textId="77777777" w:rsidR="005B7CB3" w:rsidRPr="00EC65EE" w:rsidRDefault="005B7CB3">
            <w:pPr>
              <w:tabs>
                <w:tab w:val="decimal" w:pos="748"/>
              </w:tabs>
              <w:spacing w:line="240" w:lineRule="atLeast"/>
              <w:ind w:right="-169"/>
              <w:rPr>
                <w:rFonts w:cs="Times New Roman"/>
                <w:sz w:val="18"/>
                <w:szCs w:val="18"/>
                <w:lang w:bidi="th-TH"/>
              </w:rPr>
            </w:pPr>
          </w:p>
        </w:tc>
      </w:tr>
      <w:tr w:rsidR="005B7CB3" w:rsidRPr="00EC65EE" w14:paraId="392588F2" w14:textId="77777777">
        <w:tc>
          <w:tcPr>
            <w:tcW w:w="2160" w:type="dxa"/>
            <w:vAlign w:val="bottom"/>
          </w:tcPr>
          <w:p w14:paraId="326F56D9" w14:textId="77777777" w:rsidR="005B7CB3" w:rsidRPr="00EC65EE" w:rsidRDefault="005B7CB3">
            <w:pPr>
              <w:spacing w:line="240" w:lineRule="atLeast"/>
              <w:ind w:left="-14" w:right="-18"/>
              <w:rPr>
                <w:rFonts w:cs="Times New Roman"/>
                <w:b/>
                <w:bCs/>
                <w:i/>
                <w:iCs/>
                <w:sz w:val="18"/>
                <w:szCs w:val="18"/>
              </w:rPr>
            </w:pPr>
            <w:r w:rsidRPr="00EC65EE">
              <w:rPr>
                <w:rFonts w:cs="Times New Roman"/>
                <w:b/>
                <w:bCs/>
                <w:i/>
                <w:iCs/>
                <w:sz w:val="18"/>
                <w:szCs w:val="18"/>
              </w:rPr>
              <w:t xml:space="preserve">Financial </w:t>
            </w:r>
            <w:r>
              <w:rPr>
                <w:rFonts w:cs="Times New Roman"/>
                <w:b/>
                <w:bCs/>
                <w:i/>
                <w:iCs/>
                <w:sz w:val="18"/>
                <w:szCs w:val="18"/>
              </w:rPr>
              <w:t>liabilitie</w:t>
            </w:r>
            <w:r w:rsidRPr="00EC65EE">
              <w:rPr>
                <w:rFonts w:cs="Times New Roman"/>
                <w:b/>
                <w:bCs/>
                <w:i/>
                <w:iCs/>
                <w:sz w:val="18"/>
                <w:szCs w:val="18"/>
              </w:rPr>
              <w:t>s</w:t>
            </w:r>
          </w:p>
        </w:tc>
        <w:tc>
          <w:tcPr>
            <w:tcW w:w="1530" w:type="dxa"/>
            <w:vAlign w:val="bottom"/>
          </w:tcPr>
          <w:p w14:paraId="74637F99" w14:textId="77777777" w:rsidR="005B7CB3" w:rsidRPr="00EC65EE" w:rsidRDefault="005B7CB3">
            <w:pPr>
              <w:tabs>
                <w:tab w:val="decimal" w:pos="748"/>
              </w:tabs>
              <w:spacing w:line="240" w:lineRule="atLeast"/>
              <w:ind w:right="-169"/>
              <w:rPr>
                <w:rFonts w:cs="Times New Roman"/>
                <w:sz w:val="18"/>
                <w:szCs w:val="18"/>
                <w:lang w:bidi="th-TH"/>
              </w:rPr>
            </w:pPr>
          </w:p>
        </w:tc>
        <w:tc>
          <w:tcPr>
            <w:tcW w:w="2070" w:type="dxa"/>
            <w:vAlign w:val="bottom"/>
          </w:tcPr>
          <w:p w14:paraId="2822F656" w14:textId="77777777" w:rsidR="005B7CB3" w:rsidRPr="00EC65EE" w:rsidRDefault="005B7CB3">
            <w:pPr>
              <w:spacing w:line="240" w:lineRule="atLeast"/>
              <w:ind w:left="-110" w:right="-113"/>
              <w:jc w:val="center"/>
              <w:rPr>
                <w:rFonts w:cs="Times New Roman"/>
                <w:sz w:val="18"/>
                <w:szCs w:val="18"/>
                <w:lang w:bidi="th-TH"/>
              </w:rPr>
            </w:pPr>
          </w:p>
        </w:tc>
        <w:tc>
          <w:tcPr>
            <w:tcW w:w="630" w:type="dxa"/>
            <w:vAlign w:val="bottom"/>
          </w:tcPr>
          <w:p w14:paraId="60510E7E" w14:textId="77777777" w:rsidR="005B7CB3" w:rsidRPr="00EC65EE" w:rsidRDefault="005B7CB3">
            <w:pPr>
              <w:spacing w:line="240" w:lineRule="atLeast"/>
              <w:ind w:right="-169"/>
              <w:rPr>
                <w:rFonts w:cs="Times New Roman"/>
                <w:sz w:val="18"/>
                <w:szCs w:val="18"/>
                <w:lang w:bidi="th-TH"/>
              </w:rPr>
            </w:pPr>
          </w:p>
        </w:tc>
        <w:tc>
          <w:tcPr>
            <w:tcW w:w="1395" w:type="dxa"/>
            <w:vAlign w:val="bottom"/>
          </w:tcPr>
          <w:p w14:paraId="20A5DC08" w14:textId="77777777" w:rsidR="005B7CB3" w:rsidRPr="00EC65EE" w:rsidRDefault="005B7CB3">
            <w:pPr>
              <w:tabs>
                <w:tab w:val="decimal" w:pos="748"/>
              </w:tabs>
              <w:spacing w:line="240" w:lineRule="atLeast"/>
              <w:ind w:right="-169"/>
              <w:rPr>
                <w:rFonts w:cs="Times New Roman"/>
                <w:sz w:val="18"/>
                <w:szCs w:val="18"/>
                <w:lang w:bidi="th-TH"/>
              </w:rPr>
            </w:pPr>
          </w:p>
        </w:tc>
        <w:tc>
          <w:tcPr>
            <w:tcW w:w="1412" w:type="dxa"/>
            <w:vAlign w:val="bottom"/>
          </w:tcPr>
          <w:p w14:paraId="15F6D3BC" w14:textId="77777777" w:rsidR="005B7CB3" w:rsidRPr="00EC65EE" w:rsidRDefault="005B7CB3">
            <w:pPr>
              <w:tabs>
                <w:tab w:val="decimal" w:pos="748"/>
              </w:tabs>
              <w:spacing w:line="240" w:lineRule="atLeast"/>
              <w:ind w:right="-169"/>
              <w:rPr>
                <w:rFonts w:cs="Times New Roman"/>
                <w:sz w:val="18"/>
                <w:szCs w:val="18"/>
                <w:lang w:bidi="th-TH"/>
              </w:rPr>
            </w:pPr>
          </w:p>
        </w:tc>
      </w:tr>
      <w:tr w:rsidR="005B7CB3" w:rsidRPr="00E20E24" w14:paraId="49161374" w14:textId="77777777">
        <w:trPr>
          <w:trHeight w:val="60"/>
        </w:trPr>
        <w:tc>
          <w:tcPr>
            <w:tcW w:w="2160" w:type="dxa"/>
            <w:vAlign w:val="bottom"/>
          </w:tcPr>
          <w:p w14:paraId="700387D9" w14:textId="77777777" w:rsidR="005B7CB3" w:rsidRPr="00EC65EE" w:rsidRDefault="005B7CB3">
            <w:pPr>
              <w:spacing w:line="240" w:lineRule="atLeast"/>
              <w:ind w:left="-14" w:right="-18"/>
              <w:rPr>
                <w:rFonts w:cs="Times New Roman"/>
                <w:sz w:val="18"/>
                <w:szCs w:val="18"/>
              </w:rPr>
            </w:pPr>
            <w:r>
              <w:rPr>
                <w:rFonts w:cs="Times New Roman"/>
                <w:sz w:val="18"/>
                <w:szCs w:val="18"/>
              </w:rPr>
              <w:t>Derivative liabilities</w:t>
            </w:r>
          </w:p>
        </w:tc>
        <w:tc>
          <w:tcPr>
            <w:tcW w:w="1530" w:type="dxa"/>
            <w:vAlign w:val="bottom"/>
          </w:tcPr>
          <w:p w14:paraId="527F8B2A" w14:textId="76AD7966" w:rsidR="005B7CB3" w:rsidRPr="003B18E1" w:rsidRDefault="00A61EED">
            <w:pPr>
              <w:tabs>
                <w:tab w:val="decimal" w:pos="1240"/>
              </w:tabs>
              <w:spacing w:line="240" w:lineRule="atLeast"/>
              <w:ind w:right="-169"/>
              <w:rPr>
                <w:rFonts w:cs="Times New Roman"/>
                <w:sz w:val="18"/>
                <w:szCs w:val="18"/>
              </w:rPr>
            </w:pPr>
            <w:r w:rsidRPr="00A61EED">
              <w:rPr>
                <w:rFonts w:cs="Times New Roman"/>
                <w:sz w:val="18"/>
                <w:szCs w:val="18"/>
              </w:rPr>
              <w:t>332,921</w:t>
            </w:r>
          </w:p>
        </w:tc>
        <w:tc>
          <w:tcPr>
            <w:tcW w:w="2070" w:type="dxa"/>
            <w:vAlign w:val="bottom"/>
          </w:tcPr>
          <w:p w14:paraId="020AA380" w14:textId="77777777" w:rsidR="005B7CB3" w:rsidRPr="00EC65EE" w:rsidRDefault="005B7CB3">
            <w:pPr>
              <w:tabs>
                <w:tab w:val="left" w:pos="0"/>
              </w:tabs>
              <w:spacing w:line="240" w:lineRule="atLeast"/>
              <w:ind w:left="-110" w:right="-113" w:firstLine="185"/>
              <w:rPr>
                <w:rFonts w:cs="Times New Roman"/>
                <w:sz w:val="18"/>
                <w:szCs w:val="18"/>
                <w:lang w:bidi="th-TH"/>
              </w:rPr>
            </w:pPr>
            <w:r>
              <w:rPr>
                <w:rFonts w:cs="Times New Roman"/>
                <w:sz w:val="18"/>
                <w:szCs w:val="18"/>
              </w:rPr>
              <w:t>Derivative liabilities</w:t>
            </w:r>
          </w:p>
        </w:tc>
        <w:tc>
          <w:tcPr>
            <w:tcW w:w="630" w:type="dxa"/>
            <w:vAlign w:val="bottom"/>
          </w:tcPr>
          <w:p w14:paraId="6D2F25C9" w14:textId="77777777" w:rsidR="005B7CB3" w:rsidRPr="00EC65EE" w:rsidRDefault="005B7CB3">
            <w:pPr>
              <w:spacing w:line="240" w:lineRule="atLeast"/>
              <w:ind w:right="-169" w:hanging="106"/>
              <w:jc w:val="center"/>
              <w:rPr>
                <w:rFonts w:cs="Times New Roman"/>
                <w:i/>
                <w:iCs/>
                <w:sz w:val="18"/>
                <w:szCs w:val="18"/>
                <w:lang w:bidi="th-TH"/>
              </w:rPr>
            </w:pPr>
            <w:r>
              <w:rPr>
                <w:rFonts w:cs="Times New Roman"/>
                <w:i/>
                <w:iCs/>
                <w:sz w:val="18"/>
                <w:szCs w:val="18"/>
                <w:lang w:bidi="th-TH"/>
              </w:rPr>
              <w:t>9</w:t>
            </w:r>
          </w:p>
        </w:tc>
        <w:tc>
          <w:tcPr>
            <w:tcW w:w="1395" w:type="dxa"/>
            <w:vAlign w:val="bottom"/>
          </w:tcPr>
          <w:p w14:paraId="44C98A61" w14:textId="5B032BF6" w:rsidR="005B7CB3" w:rsidRPr="00AA6956" w:rsidRDefault="00A61EED">
            <w:pPr>
              <w:tabs>
                <w:tab w:val="decimal" w:pos="1110"/>
              </w:tabs>
              <w:spacing w:line="240" w:lineRule="atLeast"/>
              <w:ind w:right="-169"/>
              <w:rPr>
                <w:rFonts w:cstheme="minorBidi"/>
                <w:sz w:val="18"/>
                <w:szCs w:val="18"/>
                <w:lang w:bidi="th-TH"/>
              </w:rPr>
            </w:pPr>
            <w:r w:rsidRPr="00A61EED">
              <w:rPr>
                <w:rFonts w:cstheme="minorBidi"/>
                <w:sz w:val="18"/>
                <w:szCs w:val="18"/>
                <w:lang w:bidi="th-TH"/>
              </w:rPr>
              <w:t>332,921</w:t>
            </w:r>
          </w:p>
        </w:tc>
        <w:tc>
          <w:tcPr>
            <w:tcW w:w="1412" w:type="dxa"/>
            <w:vAlign w:val="bottom"/>
          </w:tcPr>
          <w:p w14:paraId="02CE8D79" w14:textId="04F3118D" w:rsidR="005B7CB3" w:rsidRPr="00AA6956" w:rsidRDefault="00A61EED">
            <w:pPr>
              <w:tabs>
                <w:tab w:val="decimal" w:pos="1110"/>
              </w:tabs>
              <w:spacing w:line="240" w:lineRule="atLeast"/>
              <w:ind w:right="-169"/>
              <w:rPr>
                <w:rFonts w:cstheme="minorBidi"/>
                <w:sz w:val="18"/>
                <w:szCs w:val="18"/>
                <w:lang w:bidi="th-TH"/>
              </w:rPr>
            </w:pPr>
            <w:r w:rsidRPr="00AA6956">
              <w:rPr>
                <w:rFonts w:cs="Times New Roman"/>
                <w:sz w:val="18"/>
                <w:szCs w:val="18"/>
                <w:cs/>
                <w:lang w:bidi="th-TH"/>
              </w:rPr>
              <w:t>-</w:t>
            </w:r>
          </w:p>
        </w:tc>
      </w:tr>
      <w:tr w:rsidR="005B7CB3" w:rsidRPr="00E20E24" w14:paraId="009DC6CB" w14:textId="77777777">
        <w:tc>
          <w:tcPr>
            <w:tcW w:w="2160" w:type="dxa"/>
            <w:vAlign w:val="bottom"/>
          </w:tcPr>
          <w:p w14:paraId="6EF52155" w14:textId="77777777" w:rsidR="005B7CB3" w:rsidRPr="00EC65EE" w:rsidRDefault="005B7CB3">
            <w:pPr>
              <w:spacing w:line="240" w:lineRule="atLeast"/>
              <w:ind w:left="-14" w:right="-18"/>
              <w:rPr>
                <w:rFonts w:cs="Times New Roman"/>
                <w:b/>
                <w:bCs/>
                <w:sz w:val="18"/>
                <w:szCs w:val="18"/>
              </w:rPr>
            </w:pPr>
            <w:r w:rsidRPr="00EC65EE">
              <w:rPr>
                <w:rFonts w:cs="Times New Roman"/>
                <w:b/>
                <w:bCs/>
                <w:sz w:val="18"/>
                <w:szCs w:val="18"/>
              </w:rPr>
              <w:t>Total</w:t>
            </w:r>
          </w:p>
        </w:tc>
        <w:tc>
          <w:tcPr>
            <w:tcW w:w="1530" w:type="dxa"/>
            <w:vAlign w:val="bottom"/>
          </w:tcPr>
          <w:p w14:paraId="4D0CA2B4" w14:textId="29113792" w:rsidR="005B7CB3" w:rsidRPr="00AA6956" w:rsidRDefault="00A61EED">
            <w:pPr>
              <w:pBdr>
                <w:top w:val="single" w:sz="4" w:space="1" w:color="auto"/>
                <w:bottom w:val="double" w:sz="4" w:space="1" w:color="auto"/>
              </w:pBdr>
              <w:tabs>
                <w:tab w:val="decimal" w:pos="1240"/>
              </w:tabs>
              <w:spacing w:line="240" w:lineRule="atLeast"/>
              <w:ind w:right="-169"/>
              <w:rPr>
                <w:rFonts w:cstheme="minorBidi"/>
                <w:b/>
                <w:bCs/>
                <w:sz w:val="18"/>
                <w:szCs w:val="22"/>
                <w:lang w:bidi="th-TH"/>
              </w:rPr>
            </w:pPr>
            <w:r w:rsidRPr="00A61EED">
              <w:rPr>
                <w:rFonts w:cs="Times New Roman"/>
                <w:b/>
                <w:bCs/>
                <w:sz w:val="18"/>
                <w:szCs w:val="18"/>
              </w:rPr>
              <w:t>332,921</w:t>
            </w:r>
          </w:p>
        </w:tc>
        <w:tc>
          <w:tcPr>
            <w:tcW w:w="2070" w:type="dxa"/>
            <w:vAlign w:val="bottom"/>
          </w:tcPr>
          <w:p w14:paraId="78CAB1B9" w14:textId="77777777" w:rsidR="005B7CB3" w:rsidRPr="00EC65EE" w:rsidRDefault="005B7CB3">
            <w:pPr>
              <w:spacing w:line="240" w:lineRule="atLeast"/>
              <w:ind w:left="70" w:right="-169"/>
              <w:rPr>
                <w:rFonts w:cs="Times New Roman"/>
                <w:b/>
                <w:bCs/>
                <w:sz w:val="18"/>
                <w:szCs w:val="18"/>
                <w:lang w:bidi="th-TH"/>
              </w:rPr>
            </w:pPr>
          </w:p>
        </w:tc>
        <w:tc>
          <w:tcPr>
            <w:tcW w:w="630" w:type="dxa"/>
            <w:vAlign w:val="bottom"/>
          </w:tcPr>
          <w:p w14:paraId="1310FA59" w14:textId="77777777" w:rsidR="005B7CB3" w:rsidRPr="00EC65EE" w:rsidRDefault="005B7CB3">
            <w:pPr>
              <w:spacing w:line="240" w:lineRule="atLeast"/>
              <w:ind w:right="-169"/>
              <w:rPr>
                <w:rFonts w:cs="Times New Roman"/>
                <w:b/>
                <w:bCs/>
                <w:sz w:val="18"/>
                <w:szCs w:val="18"/>
                <w:lang w:bidi="th-TH"/>
              </w:rPr>
            </w:pPr>
          </w:p>
        </w:tc>
        <w:tc>
          <w:tcPr>
            <w:tcW w:w="1395" w:type="dxa"/>
            <w:vAlign w:val="bottom"/>
          </w:tcPr>
          <w:p w14:paraId="0D60F0CB" w14:textId="1D64E291" w:rsidR="005B7CB3" w:rsidRPr="00AA6956" w:rsidRDefault="00A61EED">
            <w:pPr>
              <w:pBdr>
                <w:top w:val="single" w:sz="4" w:space="1" w:color="auto"/>
                <w:bottom w:val="double" w:sz="4" w:space="1" w:color="auto"/>
              </w:pBdr>
              <w:tabs>
                <w:tab w:val="decimal" w:pos="1110"/>
              </w:tabs>
              <w:spacing w:line="240" w:lineRule="atLeast"/>
              <w:ind w:right="-169"/>
              <w:rPr>
                <w:rFonts w:cstheme="minorBidi"/>
                <w:b/>
                <w:bCs/>
                <w:sz w:val="18"/>
                <w:szCs w:val="18"/>
                <w:lang w:bidi="th-TH"/>
              </w:rPr>
            </w:pPr>
            <w:r w:rsidRPr="00A61EED">
              <w:rPr>
                <w:rFonts w:cstheme="minorBidi"/>
                <w:b/>
                <w:bCs/>
                <w:sz w:val="18"/>
                <w:szCs w:val="18"/>
                <w:lang w:bidi="th-TH"/>
              </w:rPr>
              <w:t>332,921</w:t>
            </w:r>
          </w:p>
        </w:tc>
        <w:tc>
          <w:tcPr>
            <w:tcW w:w="1412" w:type="dxa"/>
          </w:tcPr>
          <w:p w14:paraId="5B0241A9" w14:textId="6B330E5B" w:rsidR="005B7CB3" w:rsidRPr="00AA6956" w:rsidRDefault="00A61EED">
            <w:pPr>
              <w:pBdr>
                <w:top w:val="single" w:sz="4" w:space="1" w:color="auto"/>
                <w:bottom w:val="double" w:sz="4" w:space="1" w:color="auto"/>
              </w:pBdr>
              <w:tabs>
                <w:tab w:val="decimal" w:pos="1110"/>
              </w:tabs>
              <w:spacing w:line="240" w:lineRule="atLeast"/>
              <w:ind w:right="-169"/>
              <w:rPr>
                <w:rFonts w:cstheme="minorBidi"/>
                <w:b/>
                <w:bCs/>
                <w:sz w:val="18"/>
                <w:szCs w:val="18"/>
                <w:lang w:bidi="th-TH"/>
              </w:rPr>
            </w:pPr>
            <w:r w:rsidRPr="00AA6956">
              <w:rPr>
                <w:rFonts w:cs="Times New Roman"/>
                <w:b/>
                <w:bCs/>
                <w:sz w:val="18"/>
                <w:szCs w:val="18"/>
                <w:cs/>
                <w:lang w:bidi="th-TH"/>
              </w:rPr>
              <w:t>-</w:t>
            </w:r>
          </w:p>
        </w:tc>
      </w:tr>
    </w:tbl>
    <w:p w14:paraId="2DB5D556" w14:textId="77777777" w:rsidR="00732EDE" w:rsidRDefault="00732EDE">
      <w:pPr>
        <w:rPr>
          <w:rFonts w:cs="Times New Roman"/>
          <w:szCs w:val="22"/>
        </w:rPr>
      </w:pPr>
    </w:p>
    <w:p w14:paraId="385669EE" w14:textId="6ADE85BA" w:rsidR="005B7CB3" w:rsidRPr="0012708E" w:rsidRDefault="00732EDE">
      <w:pPr>
        <w:rPr>
          <w:rFonts w:cs="Times New Roman"/>
          <w:szCs w:val="22"/>
        </w:rPr>
      </w:pPr>
      <w:r>
        <w:rPr>
          <w:rFonts w:cs="Times New Roman"/>
          <w:szCs w:val="22"/>
        </w:rPr>
        <w:br w:type="page"/>
      </w: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7473EB" w:rsidRPr="00880EEB" w14:paraId="1DB4A997" w14:textId="77777777" w:rsidTr="00EC65EE">
        <w:tc>
          <w:tcPr>
            <w:tcW w:w="2160" w:type="dxa"/>
            <w:vAlign w:val="bottom"/>
          </w:tcPr>
          <w:p w14:paraId="1DB63676" w14:textId="77777777" w:rsidR="007473EB" w:rsidRPr="00EC65EE" w:rsidRDefault="007473EB" w:rsidP="003F7378">
            <w:pPr>
              <w:spacing w:line="240" w:lineRule="atLeast"/>
              <w:ind w:left="-14" w:right="-18"/>
              <w:rPr>
                <w:rFonts w:cs="Times New Roman"/>
                <w:b/>
                <w:bCs/>
                <w:i/>
                <w:iCs/>
                <w:sz w:val="18"/>
                <w:szCs w:val="18"/>
              </w:rPr>
            </w:pPr>
          </w:p>
        </w:tc>
        <w:tc>
          <w:tcPr>
            <w:tcW w:w="7037" w:type="dxa"/>
            <w:gridSpan w:val="5"/>
            <w:vAlign w:val="bottom"/>
          </w:tcPr>
          <w:p w14:paraId="72540E47" w14:textId="6AFCB757" w:rsidR="007473EB" w:rsidRPr="00EC65EE" w:rsidRDefault="007473EB">
            <w:pPr>
              <w:spacing w:line="240" w:lineRule="atLeast"/>
              <w:ind w:left="-108" w:right="-108"/>
              <w:jc w:val="center"/>
              <w:rPr>
                <w:rFonts w:cs="Times New Roman"/>
                <w:sz w:val="18"/>
                <w:szCs w:val="18"/>
              </w:rPr>
            </w:pPr>
            <w:r w:rsidRPr="00EC65EE">
              <w:rPr>
                <w:rFonts w:cs="Times New Roman"/>
                <w:b/>
                <w:bCs/>
                <w:sz w:val="18"/>
                <w:szCs w:val="18"/>
                <w:lang w:bidi="th-TH"/>
              </w:rPr>
              <w:t>Consolidated</w:t>
            </w:r>
          </w:p>
        </w:tc>
      </w:tr>
      <w:tr w:rsidR="007473EB" w:rsidRPr="00880EEB" w14:paraId="0AE8792E" w14:textId="77777777" w:rsidTr="00EC65EE">
        <w:tc>
          <w:tcPr>
            <w:tcW w:w="2160" w:type="dxa"/>
            <w:vAlign w:val="bottom"/>
          </w:tcPr>
          <w:p w14:paraId="36DAB9A2" w14:textId="77777777" w:rsidR="007473EB" w:rsidRPr="00EC65EE" w:rsidRDefault="007473EB" w:rsidP="003F7378">
            <w:pPr>
              <w:spacing w:line="240" w:lineRule="atLeast"/>
              <w:ind w:left="-14" w:right="-18"/>
              <w:rPr>
                <w:rFonts w:cs="Times New Roman"/>
                <w:b/>
                <w:bCs/>
                <w:i/>
                <w:iCs/>
                <w:sz w:val="18"/>
                <w:szCs w:val="18"/>
              </w:rPr>
            </w:pPr>
          </w:p>
        </w:tc>
        <w:tc>
          <w:tcPr>
            <w:tcW w:w="7037" w:type="dxa"/>
            <w:gridSpan w:val="5"/>
            <w:vAlign w:val="bottom"/>
          </w:tcPr>
          <w:p w14:paraId="0010430A" w14:textId="22B7C558" w:rsidR="007473EB" w:rsidRPr="00EC65EE" w:rsidRDefault="005B7CB3" w:rsidP="00BD1C5B">
            <w:pPr>
              <w:spacing w:line="240" w:lineRule="atLeast"/>
              <w:ind w:left="-108" w:right="-108"/>
              <w:jc w:val="center"/>
              <w:rPr>
                <w:rFonts w:cs="Times New Roman"/>
                <w:sz w:val="18"/>
                <w:szCs w:val="18"/>
                <w:lang w:bidi="th-TH"/>
              </w:rPr>
            </w:pPr>
            <w:r>
              <w:rPr>
                <w:rFonts w:cs="Times New Roman"/>
                <w:sz w:val="18"/>
                <w:szCs w:val="18"/>
                <w:lang w:bidi="th-TH"/>
              </w:rPr>
              <w:t xml:space="preserve">31 December </w:t>
            </w:r>
            <w:r w:rsidR="00B22601" w:rsidRPr="00EC65EE">
              <w:rPr>
                <w:rFonts w:cs="Times New Roman"/>
                <w:sz w:val="18"/>
                <w:szCs w:val="18"/>
                <w:lang w:bidi="th-TH"/>
              </w:rPr>
              <w:t>202</w:t>
            </w:r>
            <w:r w:rsidR="00947ED8">
              <w:rPr>
                <w:rFonts w:cs="Times New Roman"/>
                <w:sz w:val="18"/>
                <w:szCs w:val="18"/>
                <w:lang w:bidi="th-TH"/>
              </w:rPr>
              <w:t>4</w:t>
            </w:r>
          </w:p>
        </w:tc>
      </w:tr>
      <w:tr w:rsidR="007473EB" w:rsidRPr="00880EEB" w14:paraId="600BF49E" w14:textId="77777777" w:rsidTr="00EC65EE">
        <w:tc>
          <w:tcPr>
            <w:tcW w:w="2160" w:type="dxa"/>
            <w:vAlign w:val="bottom"/>
          </w:tcPr>
          <w:p w14:paraId="137D8313"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511A3B39" w14:textId="77777777" w:rsidR="007473EB" w:rsidRPr="00EC65EE" w:rsidRDefault="007473EB" w:rsidP="003F7378">
            <w:pPr>
              <w:spacing w:line="240" w:lineRule="atLeast"/>
              <w:ind w:left="-117" w:right="-113"/>
              <w:jc w:val="center"/>
              <w:rPr>
                <w:rFonts w:cs="Times New Roman"/>
                <w:sz w:val="18"/>
                <w:szCs w:val="18"/>
              </w:rPr>
            </w:pPr>
          </w:p>
        </w:tc>
        <w:tc>
          <w:tcPr>
            <w:tcW w:w="2070" w:type="dxa"/>
          </w:tcPr>
          <w:p w14:paraId="765EE0C0" w14:textId="77777777" w:rsidR="007473EB" w:rsidRPr="00EC65EE" w:rsidRDefault="007473EB" w:rsidP="003F7378">
            <w:pPr>
              <w:spacing w:line="240" w:lineRule="atLeast"/>
              <w:ind w:left="-117" w:right="-113"/>
              <w:jc w:val="center"/>
              <w:rPr>
                <w:rFonts w:cs="Times New Roman"/>
                <w:sz w:val="18"/>
                <w:szCs w:val="18"/>
              </w:rPr>
            </w:pPr>
          </w:p>
        </w:tc>
        <w:tc>
          <w:tcPr>
            <w:tcW w:w="630" w:type="dxa"/>
          </w:tcPr>
          <w:p w14:paraId="30E114B8"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45E4B122" w14:textId="77777777" w:rsidR="007473EB" w:rsidRPr="00EC65EE" w:rsidRDefault="007473EB" w:rsidP="003F7378">
            <w:pPr>
              <w:spacing w:line="240" w:lineRule="atLeast"/>
              <w:ind w:left="-117" w:right="-113"/>
              <w:jc w:val="center"/>
              <w:rPr>
                <w:rFonts w:cs="Times New Roman"/>
                <w:sz w:val="18"/>
                <w:szCs w:val="18"/>
              </w:rPr>
            </w:pPr>
          </w:p>
        </w:tc>
        <w:tc>
          <w:tcPr>
            <w:tcW w:w="1412" w:type="dxa"/>
          </w:tcPr>
          <w:p w14:paraId="716C3A78"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7473EB" w:rsidRPr="00880EEB" w14:paraId="7BB3ED00" w14:textId="77777777" w:rsidTr="00EC65EE">
        <w:tc>
          <w:tcPr>
            <w:tcW w:w="2160" w:type="dxa"/>
            <w:vAlign w:val="bottom"/>
          </w:tcPr>
          <w:p w14:paraId="45B4484F"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3046E2A8" w14:textId="77777777" w:rsidR="007473EB" w:rsidRPr="00EC65EE" w:rsidRDefault="007473EB" w:rsidP="003F7378">
            <w:pPr>
              <w:spacing w:line="240" w:lineRule="atLeast"/>
              <w:ind w:left="-117" w:right="-113"/>
              <w:jc w:val="center"/>
              <w:rPr>
                <w:rFonts w:cs="Times New Roman"/>
                <w:sz w:val="18"/>
                <w:szCs w:val="18"/>
              </w:rPr>
            </w:pPr>
          </w:p>
        </w:tc>
        <w:tc>
          <w:tcPr>
            <w:tcW w:w="2070" w:type="dxa"/>
          </w:tcPr>
          <w:p w14:paraId="2A720659" w14:textId="77777777" w:rsidR="007473EB" w:rsidRPr="00EC65EE" w:rsidRDefault="007473EB" w:rsidP="003F7378">
            <w:pPr>
              <w:spacing w:line="240" w:lineRule="atLeast"/>
              <w:ind w:left="-117" w:right="-113"/>
              <w:jc w:val="center"/>
              <w:rPr>
                <w:rFonts w:cs="Times New Roman"/>
                <w:sz w:val="18"/>
                <w:szCs w:val="18"/>
              </w:rPr>
            </w:pPr>
          </w:p>
        </w:tc>
        <w:tc>
          <w:tcPr>
            <w:tcW w:w="630" w:type="dxa"/>
          </w:tcPr>
          <w:p w14:paraId="736A4A76"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4FB791AB" w14:textId="77777777" w:rsidR="007473EB" w:rsidRPr="00EC65EE" w:rsidRDefault="007473EB" w:rsidP="003F7378">
            <w:pPr>
              <w:spacing w:line="240" w:lineRule="atLeast"/>
              <w:ind w:left="-117" w:right="-113"/>
              <w:jc w:val="center"/>
              <w:rPr>
                <w:rFonts w:cs="Times New Roman"/>
                <w:sz w:val="18"/>
                <w:szCs w:val="18"/>
              </w:rPr>
            </w:pPr>
          </w:p>
        </w:tc>
        <w:tc>
          <w:tcPr>
            <w:tcW w:w="1412" w:type="dxa"/>
          </w:tcPr>
          <w:p w14:paraId="505C3040"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7473EB" w:rsidRPr="00880EEB" w14:paraId="1210D0DE" w14:textId="77777777" w:rsidTr="00EC65EE">
        <w:tc>
          <w:tcPr>
            <w:tcW w:w="2160" w:type="dxa"/>
            <w:vAlign w:val="bottom"/>
          </w:tcPr>
          <w:p w14:paraId="40980C77"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242307A0"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Net amount</w:t>
            </w:r>
          </w:p>
        </w:tc>
        <w:tc>
          <w:tcPr>
            <w:tcW w:w="2070" w:type="dxa"/>
          </w:tcPr>
          <w:p w14:paraId="6EE84928" w14:textId="77777777" w:rsidR="007473EB" w:rsidRPr="00EC65EE" w:rsidRDefault="007473EB" w:rsidP="003F7378">
            <w:pPr>
              <w:spacing w:line="240" w:lineRule="atLeast"/>
              <w:ind w:left="-117" w:right="-113"/>
              <w:jc w:val="center"/>
              <w:rPr>
                <w:rFonts w:cs="Times New Roman"/>
                <w:sz w:val="18"/>
                <w:szCs w:val="18"/>
              </w:rPr>
            </w:pPr>
          </w:p>
        </w:tc>
        <w:tc>
          <w:tcPr>
            <w:tcW w:w="630" w:type="dxa"/>
          </w:tcPr>
          <w:p w14:paraId="604B8109"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4BA219B3"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Carrying amount</w:t>
            </w:r>
          </w:p>
        </w:tc>
        <w:tc>
          <w:tcPr>
            <w:tcW w:w="1412" w:type="dxa"/>
          </w:tcPr>
          <w:p w14:paraId="24C0C34B"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7473EB" w:rsidRPr="00880EEB" w14:paraId="45EB0F33" w14:textId="77777777" w:rsidTr="00EC65EE">
        <w:tc>
          <w:tcPr>
            <w:tcW w:w="2160" w:type="dxa"/>
            <w:vAlign w:val="bottom"/>
          </w:tcPr>
          <w:p w14:paraId="2A29861A"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160A68CB"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presented in</w:t>
            </w:r>
          </w:p>
        </w:tc>
        <w:tc>
          <w:tcPr>
            <w:tcW w:w="2070" w:type="dxa"/>
          </w:tcPr>
          <w:p w14:paraId="2862E2F4" w14:textId="3E7E4F12" w:rsidR="007473EB" w:rsidRPr="00EC65EE" w:rsidRDefault="007473EB" w:rsidP="003F7378">
            <w:pPr>
              <w:spacing w:line="240" w:lineRule="atLeast"/>
              <w:ind w:left="-117" w:right="-113"/>
              <w:jc w:val="center"/>
              <w:rPr>
                <w:rFonts w:cs="Times New Roman"/>
                <w:sz w:val="18"/>
                <w:szCs w:val="18"/>
              </w:rPr>
            </w:pPr>
          </w:p>
        </w:tc>
        <w:tc>
          <w:tcPr>
            <w:tcW w:w="630" w:type="dxa"/>
          </w:tcPr>
          <w:p w14:paraId="74A96EBF"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230A99DD"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presented in</w:t>
            </w:r>
          </w:p>
        </w:tc>
        <w:tc>
          <w:tcPr>
            <w:tcW w:w="1412" w:type="dxa"/>
          </w:tcPr>
          <w:p w14:paraId="68BD6C27"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CC3EC0" w:rsidRPr="00880EEB" w14:paraId="4CC88E81" w14:textId="77777777" w:rsidTr="00EC65EE">
        <w:tc>
          <w:tcPr>
            <w:tcW w:w="2160" w:type="dxa"/>
            <w:vAlign w:val="bottom"/>
          </w:tcPr>
          <w:p w14:paraId="65B2FB1B" w14:textId="77777777" w:rsidR="00CC3EC0" w:rsidRPr="00EC65EE" w:rsidRDefault="00CC3EC0" w:rsidP="003F7378">
            <w:pPr>
              <w:spacing w:line="240" w:lineRule="atLeast"/>
              <w:ind w:left="-14" w:right="-18"/>
              <w:rPr>
                <w:rFonts w:cs="Times New Roman"/>
                <w:b/>
                <w:bCs/>
                <w:i/>
                <w:iCs/>
                <w:sz w:val="18"/>
                <w:szCs w:val="18"/>
              </w:rPr>
            </w:pPr>
          </w:p>
        </w:tc>
        <w:tc>
          <w:tcPr>
            <w:tcW w:w="1530" w:type="dxa"/>
          </w:tcPr>
          <w:p w14:paraId="1E582403"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statement of</w:t>
            </w:r>
          </w:p>
        </w:tc>
        <w:tc>
          <w:tcPr>
            <w:tcW w:w="2070" w:type="dxa"/>
          </w:tcPr>
          <w:p w14:paraId="366A3B77" w14:textId="27CB6145" w:rsidR="00CC3EC0" w:rsidRPr="00EC65EE" w:rsidRDefault="00CC3EC0" w:rsidP="003F7378">
            <w:pPr>
              <w:spacing w:line="240" w:lineRule="atLeast"/>
              <w:ind w:left="-117" w:right="-113"/>
              <w:jc w:val="center"/>
              <w:rPr>
                <w:rFonts w:cs="Times New Roman"/>
                <w:sz w:val="18"/>
                <w:szCs w:val="18"/>
              </w:rPr>
            </w:pPr>
          </w:p>
        </w:tc>
        <w:tc>
          <w:tcPr>
            <w:tcW w:w="630" w:type="dxa"/>
          </w:tcPr>
          <w:p w14:paraId="24781CCC" w14:textId="77777777" w:rsidR="00CC3EC0" w:rsidRPr="00EC65EE" w:rsidRDefault="00CC3EC0" w:rsidP="003F7378">
            <w:pPr>
              <w:spacing w:line="240" w:lineRule="atLeast"/>
              <w:ind w:left="-117" w:right="-113"/>
              <w:jc w:val="center"/>
              <w:rPr>
                <w:rFonts w:cs="Times New Roman"/>
                <w:sz w:val="18"/>
                <w:szCs w:val="18"/>
              </w:rPr>
            </w:pPr>
          </w:p>
        </w:tc>
        <w:tc>
          <w:tcPr>
            <w:tcW w:w="1395" w:type="dxa"/>
          </w:tcPr>
          <w:p w14:paraId="2EF58C69"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statement</w:t>
            </w:r>
          </w:p>
        </w:tc>
        <w:tc>
          <w:tcPr>
            <w:tcW w:w="1412" w:type="dxa"/>
          </w:tcPr>
          <w:p w14:paraId="1D186ADE"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not under</w:t>
            </w:r>
          </w:p>
        </w:tc>
      </w:tr>
      <w:tr w:rsidR="00CC3EC0" w:rsidRPr="00880EEB" w14:paraId="74B9CD1D" w14:textId="77777777" w:rsidTr="00EC65EE">
        <w:tc>
          <w:tcPr>
            <w:tcW w:w="2160" w:type="dxa"/>
            <w:vAlign w:val="bottom"/>
          </w:tcPr>
          <w:p w14:paraId="450FCC1F" w14:textId="468B92C5" w:rsidR="00CC3EC0" w:rsidRPr="00EC65EE" w:rsidRDefault="00CC3EC0" w:rsidP="00EC65EE">
            <w:pPr>
              <w:spacing w:line="240" w:lineRule="atLeast"/>
              <w:ind w:left="-14" w:right="-18"/>
              <w:jc w:val="center"/>
              <w:rPr>
                <w:rFonts w:cs="Times New Roman"/>
                <w:b/>
                <w:bCs/>
                <w:i/>
                <w:iCs/>
                <w:sz w:val="18"/>
                <w:szCs w:val="18"/>
              </w:rPr>
            </w:pPr>
          </w:p>
        </w:tc>
        <w:tc>
          <w:tcPr>
            <w:tcW w:w="1530" w:type="dxa"/>
          </w:tcPr>
          <w:p w14:paraId="0A169243"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financial</w:t>
            </w:r>
          </w:p>
        </w:tc>
        <w:tc>
          <w:tcPr>
            <w:tcW w:w="2070" w:type="dxa"/>
          </w:tcPr>
          <w:p w14:paraId="1EF5D561" w14:textId="64CC6FE6" w:rsidR="00CC3EC0" w:rsidRPr="00EC65EE" w:rsidRDefault="00CC3EC0" w:rsidP="003F7378">
            <w:pPr>
              <w:spacing w:line="240" w:lineRule="atLeast"/>
              <w:ind w:left="-110" w:right="-113"/>
              <w:jc w:val="center"/>
              <w:rPr>
                <w:rFonts w:cs="Times New Roman"/>
                <w:sz w:val="18"/>
                <w:szCs w:val="18"/>
              </w:rPr>
            </w:pPr>
            <w:r w:rsidRPr="00EC65EE">
              <w:rPr>
                <w:rFonts w:cs="Times New Roman"/>
                <w:sz w:val="18"/>
                <w:szCs w:val="18"/>
              </w:rPr>
              <w:t>Caption in statement</w:t>
            </w:r>
          </w:p>
        </w:tc>
        <w:tc>
          <w:tcPr>
            <w:tcW w:w="630" w:type="dxa"/>
          </w:tcPr>
          <w:p w14:paraId="5807B730" w14:textId="77777777" w:rsidR="00CC3EC0" w:rsidRPr="00EC65EE" w:rsidRDefault="00CC3EC0" w:rsidP="003F7378">
            <w:pPr>
              <w:spacing w:line="240" w:lineRule="atLeast"/>
              <w:ind w:left="-117" w:right="-113"/>
              <w:jc w:val="center"/>
              <w:rPr>
                <w:rFonts w:cs="Times New Roman"/>
                <w:sz w:val="18"/>
                <w:szCs w:val="18"/>
              </w:rPr>
            </w:pPr>
          </w:p>
        </w:tc>
        <w:tc>
          <w:tcPr>
            <w:tcW w:w="1395" w:type="dxa"/>
          </w:tcPr>
          <w:p w14:paraId="3B0B9B2F"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of financial</w:t>
            </w:r>
          </w:p>
        </w:tc>
        <w:tc>
          <w:tcPr>
            <w:tcW w:w="1412" w:type="dxa"/>
          </w:tcPr>
          <w:p w14:paraId="474D1F62"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the offsetting</w:t>
            </w:r>
          </w:p>
        </w:tc>
      </w:tr>
      <w:tr w:rsidR="00CC3EC0" w:rsidRPr="00880EEB" w14:paraId="00B828E5" w14:textId="77777777" w:rsidTr="00EC65EE">
        <w:tc>
          <w:tcPr>
            <w:tcW w:w="2160" w:type="dxa"/>
            <w:vAlign w:val="bottom"/>
          </w:tcPr>
          <w:p w14:paraId="16FEBB90" w14:textId="738A7817" w:rsidR="00CC3EC0" w:rsidRPr="00EC65EE" w:rsidRDefault="00CC3EC0" w:rsidP="003F7378">
            <w:pPr>
              <w:spacing w:line="240" w:lineRule="atLeast"/>
              <w:ind w:left="-14" w:right="-18"/>
              <w:jc w:val="center"/>
              <w:rPr>
                <w:rFonts w:cs="Times New Roman"/>
                <w:sz w:val="18"/>
                <w:szCs w:val="18"/>
              </w:rPr>
            </w:pPr>
          </w:p>
        </w:tc>
        <w:tc>
          <w:tcPr>
            <w:tcW w:w="1530" w:type="dxa"/>
          </w:tcPr>
          <w:p w14:paraId="456E37B0"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position</w:t>
            </w:r>
          </w:p>
        </w:tc>
        <w:tc>
          <w:tcPr>
            <w:tcW w:w="2070" w:type="dxa"/>
          </w:tcPr>
          <w:p w14:paraId="305B3381" w14:textId="6043694C" w:rsidR="00CC3EC0" w:rsidRPr="00EC65EE" w:rsidRDefault="00CC3EC0" w:rsidP="003F7378">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630" w:type="dxa"/>
          </w:tcPr>
          <w:p w14:paraId="35D3AA2A" w14:textId="7C128601" w:rsidR="00CC3EC0" w:rsidRPr="00EC65EE" w:rsidRDefault="00CC3EC0" w:rsidP="003F7378">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95" w:type="dxa"/>
          </w:tcPr>
          <w:p w14:paraId="1433DFFB" w14:textId="1E484F41"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position</w:t>
            </w:r>
          </w:p>
        </w:tc>
        <w:tc>
          <w:tcPr>
            <w:tcW w:w="1412" w:type="dxa"/>
          </w:tcPr>
          <w:p w14:paraId="2524680B"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conditions</w:t>
            </w:r>
          </w:p>
        </w:tc>
      </w:tr>
      <w:tr w:rsidR="00CC3EC0" w:rsidRPr="00880EEB" w14:paraId="3349386D" w14:textId="77777777" w:rsidTr="00EC65EE">
        <w:tc>
          <w:tcPr>
            <w:tcW w:w="2160" w:type="dxa"/>
            <w:vAlign w:val="bottom"/>
          </w:tcPr>
          <w:p w14:paraId="340583D4" w14:textId="77777777" w:rsidR="00CC3EC0" w:rsidRPr="00EC65EE" w:rsidRDefault="00CC3EC0" w:rsidP="003F7378">
            <w:pPr>
              <w:spacing w:line="240" w:lineRule="atLeast"/>
              <w:ind w:left="-14" w:right="-18"/>
              <w:rPr>
                <w:rFonts w:cs="Times New Roman"/>
                <w:b/>
                <w:bCs/>
                <w:i/>
                <w:iCs/>
                <w:sz w:val="18"/>
                <w:szCs w:val="18"/>
              </w:rPr>
            </w:pPr>
          </w:p>
        </w:tc>
        <w:tc>
          <w:tcPr>
            <w:tcW w:w="1530" w:type="dxa"/>
            <w:vAlign w:val="bottom"/>
          </w:tcPr>
          <w:p w14:paraId="529F1D0E" w14:textId="77777777" w:rsidR="00CC3EC0" w:rsidRPr="00EC65EE" w:rsidRDefault="00CC3EC0" w:rsidP="00EC65EE">
            <w:pPr>
              <w:spacing w:line="240" w:lineRule="atLeast"/>
              <w:ind w:left="-110" w:right="-84"/>
              <w:jc w:val="center"/>
              <w:rPr>
                <w:rFonts w:cs="Times New Roman"/>
                <w:i/>
                <w:iCs/>
                <w:sz w:val="18"/>
                <w:szCs w:val="18"/>
                <w:lang w:bidi="th-TH"/>
              </w:rPr>
            </w:pPr>
            <w:r w:rsidRPr="00EC65EE">
              <w:rPr>
                <w:rFonts w:cs="Times New Roman"/>
                <w:i/>
                <w:iCs/>
                <w:sz w:val="18"/>
                <w:szCs w:val="18"/>
                <w:lang w:bidi="th-TH"/>
              </w:rPr>
              <w:t>(in thousand Baht)</w:t>
            </w:r>
          </w:p>
        </w:tc>
        <w:tc>
          <w:tcPr>
            <w:tcW w:w="2070" w:type="dxa"/>
            <w:vAlign w:val="bottom"/>
          </w:tcPr>
          <w:p w14:paraId="3D2A7A8A" w14:textId="77777777" w:rsidR="00CC3EC0" w:rsidRPr="00EC65EE" w:rsidRDefault="00CC3EC0" w:rsidP="003F7378">
            <w:pPr>
              <w:tabs>
                <w:tab w:val="decimal" w:pos="748"/>
              </w:tabs>
              <w:spacing w:line="240" w:lineRule="atLeast"/>
              <w:ind w:left="-110" w:right="-113"/>
              <w:jc w:val="center"/>
              <w:rPr>
                <w:rFonts w:cs="Times New Roman"/>
                <w:sz w:val="18"/>
                <w:szCs w:val="18"/>
                <w:lang w:bidi="th-TH"/>
              </w:rPr>
            </w:pPr>
          </w:p>
        </w:tc>
        <w:tc>
          <w:tcPr>
            <w:tcW w:w="630" w:type="dxa"/>
            <w:vAlign w:val="bottom"/>
          </w:tcPr>
          <w:p w14:paraId="21ABD734" w14:textId="77777777" w:rsidR="00CC3EC0" w:rsidRPr="00EC65EE" w:rsidRDefault="00CC3EC0" w:rsidP="003F7378">
            <w:pPr>
              <w:tabs>
                <w:tab w:val="decimal" w:pos="748"/>
              </w:tabs>
              <w:spacing w:line="240" w:lineRule="atLeast"/>
              <w:ind w:right="-169"/>
              <w:rPr>
                <w:rFonts w:cs="Times New Roman"/>
                <w:sz w:val="18"/>
                <w:szCs w:val="18"/>
                <w:lang w:bidi="th-TH"/>
              </w:rPr>
            </w:pPr>
          </w:p>
        </w:tc>
        <w:tc>
          <w:tcPr>
            <w:tcW w:w="2807" w:type="dxa"/>
            <w:gridSpan w:val="2"/>
            <w:vAlign w:val="bottom"/>
          </w:tcPr>
          <w:p w14:paraId="586B9BEA" w14:textId="77777777" w:rsidR="00CC3EC0" w:rsidRPr="00EC65EE" w:rsidRDefault="00CC3EC0" w:rsidP="003F7378">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3B18E1" w:rsidRPr="00880EEB" w14:paraId="0A8FE379" w14:textId="77777777" w:rsidTr="00080F43">
        <w:tc>
          <w:tcPr>
            <w:tcW w:w="2160" w:type="dxa"/>
            <w:vAlign w:val="bottom"/>
          </w:tcPr>
          <w:p w14:paraId="3F079686" w14:textId="77777777" w:rsidR="003B18E1" w:rsidRPr="00EC65EE" w:rsidRDefault="003B18E1" w:rsidP="00080F43">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530" w:type="dxa"/>
            <w:vAlign w:val="bottom"/>
          </w:tcPr>
          <w:p w14:paraId="21267510" w14:textId="77777777" w:rsidR="003B18E1" w:rsidRPr="00EC65EE" w:rsidRDefault="003B18E1" w:rsidP="00080F43">
            <w:pPr>
              <w:tabs>
                <w:tab w:val="decimal" w:pos="748"/>
              </w:tabs>
              <w:spacing w:line="240" w:lineRule="atLeast"/>
              <w:ind w:right="-169"/>
              <w:rPr>
                <w:rFonts w:cs="Times New Roman"/>
                <w:sz w:val="18"/>
                <w:szCs w:val="18"/>
                <w:lang w:bidi="th-TH"/>
              </w:rPr>
            </w:pPr>
          </w:p>
        </w:tc>
        <w:tc>
          <w:tcPr>
            <w:tcW w:w="2070" w:type="dxa"/>
            <w:vAlign w:val="bottom"/>
          </w:tcPr>
          <w:p w14:paraId="5B65AD3E" w14:textId="77777777" w:rsidR="003B18E1" w:rsidRPr="00EC65EE" w:rsidRDefault="003B18E1" w:rsidP="00080F43">
            <w:pPr>
              <w:spacing w:line="240" w:lineRule="atLeast"/>
              <w:ind w:left="-110" w:right="-113"/>
              <w:jc w:val="center"/>
              <w:rPr>
                <w:rFonts w:cs="Times New Roman"/>
                <w:sz w:val="18"/>
                <w:szCs w:val="18"/>
                <w:lang w:bidi="th-TH"/>
              </w:rPr>
            </w:pPr>
          </w:p>
        </w:tc>
        <w:tc>
          <w:tcPr>
            <w:tcW w:w="630" w:type="dxa"/>
            <w:vAlign w:val="bottom"/>
          </w:tcPr>
          <w:p w14:paraId="66B419D5" w14:textId="77777777" w:rsidR="003B18E1" w:rsidRPr="00EC65EE" w:rsidRDefault="003B18E1" w:rsidP="00080F43">
            <w:pPr>
              <w:spacing w:line="240" w:lineRule="atLeast"/>
              <w:ind w:right="-169"/>
              <w:rPr>
                <w:rFonts w:cs="Times New Roman"/>
                <w:sz w:val="18"/>
                <w:szCs w:val="18"/>
                <w:lang w:bidi="th-TH"/>
              </w:rPr>
            </w:pPr>
          </w:p>
        </w:tc>
        <w:tc>
          <w:tcPr>
            <w:tcW w:w="1395" w:type="dxa"/>
            <w:vAlign w:val="bottom"/>
          </w:tcPr>
          <w:p w14:paraId="264FF951" w14:textId="77777777" w:rsidR="003B18E1" w:rsidRPr="00EC65EE" w:rsidRDefault="003B18E1" w:rsidP="00080F43">
            <w:pPr>
              <w:tabs>
                <w:tab w:val="decimal" w:pos="748"/>
              </w:tabs>
              <w:spacing w:line="240" w:lineRule="atLeast"/>
              <w:ind w:right="-169"/>
              <w:rPr>
                <w:rFonts w:cs="Times New Roman"/>
                <w:sz w:val="18"/>
                <w:szCs w:val="18"/>
                <w:lang w:bidi="th-TH"/>
              </w:rPr>
            </w:pPr>
          </w:p>
        </w:tc>
        <w:tc>
          <w:tcPr>
            <w:tcW w:w="1412" w:type="dxa"/>
            <w:vAlign w:val="bottom"/>
          </w:tcPr>
          <w:p w14:paraId="651C5258" w14:textId="77777777" w:rsidR="003B18E1" w:rsidRPr="00EC65EE" w:rsidRDefault="003B18E1" w:rsidP="00080F43">
            <w:pPr>
              <w:tabs>
                <w:tab w:val="decimal" w:pos="748"/>
              </w:tabs>
              <w:spacing w:line="240" w:lineRule="atLeast"/>
              <w:ind w:right="-169"/>
              <w:rPr>
                <w:rFonts w:cs="Times New Roman"/>
                <w:sz w:val="18"/>
                <w:szCs w:val="18"/>
                <w:lang w:bidi="th-TH"/>
              </w:rPr>
            </w:pPr>
          </w:p>
        </w:tc>
      </w:tr>
      <w:tr w:rsidR="007C77B9" w:rsidRPr="00880EEB" w14:paraId="0EB2981D" w14:textId="77777777" w:rsidTr="00C079AF">
        <w:trPr>
          <w:trHeight w:val="60"/>
        </w:trPr>
        <w:tc>
          <w:tcPr>
            <w:tcW w:w="2160" w:type="dxa"/>
            <w:vAlign w:val="bottom"/>
          </w:tcPr>
          <w:p w14:paraId="4D1642D7" w14:textId="77777777" w:rsidR="007C77B9" w:rsidRPr="00EC65EE" w:rsidRDefault="007C77B9" w:rsidP="007C77B9">
            <w:pPr>
              <w:spacing w:line="240" w:lineRule="atLeast"/>
              <w:ind w:left="-14" w:right="-18"/>
              <w:rPr>
                <w:rFonts w:cs="Times New Roman"/>
                <w:sz w:val="18"/>
                <w:szCs w:val="18"/>
              </w:rPr>
            </w:pPr>
            <w:r w:rsidRPr="00EC65EE">
              <w:rPr>
                <w:rFonts w:cs="Times New Roman"/>
                <w:sz w:val="18"/>
                <w:szCs w:val="18"/>
              </w:rPr>
              <w:t xml:space="preserve">Reverse repurchase </w:t>
            </w:r>
          </w:p>
          <w:p w14:paraId="6A0F208C" w14:textId="77777777" w:rsidR="007C77B9" w:rsidRPr="00EC65EE" w:rsidRDefault="007C77B9" w:rsidP="007C77B9">
            <w:pPr>
              <w:spacing w:line="240" w:lineRule="atLeast"/>
              <w:ind w:left="-14" w:right="-18" w:firstLine="174"/>
              <w:rPr>
                <w:rFonts w:cs="Times New Roman"/>
                <w:sz w:val="18"/>
                <w:szCs w:val="18"/>
              </w:rPr>
            </w:pPr>
            <w:r w:rsidRPr="00EC65EE">
              <w:rPr>
                <w:rFonts w:cs="Times New Roman"/>
                <w:sz w:val="18"/>
                <w:szCs w:val="18"/>
              </w:rPr>
              <w:t>agreements</w:t>
            </w:r>
          </w:p>
        </w:tc>
        <w:tc>
          <w:tcPr>
            <w:tcW w:w="1530" w:type="dxa"/>
            <w:vAlign w:val="bottom"/>
          </w:tcPr>
          <w:p w14:paraId="61609105" w14:textId="24AB6E14" w:rsidR="007C77B9" w:rsidRPr="00552334" w:rsidRDefault="00FB73E2" w:rsidP="007C77B9">
            <w:pPr>
              <w:tabs>
                <w:tab w:val="decimal" w:pos="1240"/>
              </w:tabs>
              <w:spacing w:line="240" w:lineRule="atLeast"/>
              <w:ind w:right="-169"/>
              <w:rPr>
                <w:rFonts w:cs="Times New Roman"/>
                <w:sz w:val="18"/>
                <w:szCs w:val="18"/>
              </w:rPr>
            </w:pPr>
            <w:r w:rsidRPr="00FB73E2">
              <w:rPr>
                <w:rFonts w:cs="Times New Roman"/>
                <w:sz w:val="18"/>
                <w:szCs w:val="18"/>
              </w:rPr>
              <w:t>13,400,000</w:t>
            </w:r>
          </w:p>
        </w:tc>
        <w:tc>
          <w:tcPr>
            <w:tcW w:w="2070" w:type="dxa"/>
            <w:vAlign w:val="bottom"/>
          </w:tcPr>
          <w:p w14:paraId="653DAF16" w14:textId="7617087B" w:rsidR="007C77B9" w:rsidRPr="00EC65EE" w:rsidRDefault="007C77B9" w:rsidP="009654DC">
            <w:pPr>
              <w:spacing w:line="240" w:lineRule="atLeast"/>
              <w:ind w:left="255" w:right="-18" w:hanging="182"/>
              <w:rPr>
                <w:rFonts w:cs="Times New Roman"/>
                <w:sz w:val="18"/>
                <w:szCs w:val="18"/>
                <w:lang w:bidi="th-TH"/>
              </w:rPr>
            </w:pPr>
            <w:r w:rsidRPr="007F28FE">
              <w:rPr>
                <w:rFonts w:cs="Times New Roman"/>
                <w:sz w:val="18"/>
                <w:szCs w:val="18"/>
                <w:lang w:bidi="th-TH"/>
              </w:rPr>
              <w:t>Interbank and money market, net (assets)</w:t>
            </w:r>
          </w:p>
        </w:tc>
        <w:tc>
          <w:tcPr>
            <w:tcW w:w="630" w:type="dxa"/>
            <w:vAlign w:val="bottom"/>
          </w:tcPr>
          <w:p w14:paraId="0A72C7BF" w14:textId="52DA27EC" w:rsidR="007C77B9" w:rsidRPr="00EC65EE" w:rsidRDefault="007C77B9" w:rsidP="007C77B9">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95" w:type="dxa"/>
            <w:vAlign w:val="bottom"/>
          </w:tcPr>
          <w:p w14:paraId="70659B50" w14:textId="79809847" w:rsidR="007C77B9" w:rsidRPr="00552334" w:rsidRDefault="00FC6897" w:rsidP="007C77B9">
            <w:pPr>
              <w:tabs>
                <w:tab w:val="decimal" w:pos="1110"/>
              </w:tabs>
              <w:spacing w:line="240" w:lineRule="atLeast"/>
              <w:ind w:right="-169"/>
              <w:rPr>
                <w:rFonts w:cs="Times New Roman"/>
                <w:sz w:val="18"/>
                <w:szCs w:val="18"/>
                <w:lang w:bidi="th-TH"/>
              </w:rPr>
            </w:pPr>
            <w:r w:rsidRPr="00FC6897">
              <w:rPr>
                <w:rFonts w:cs="Times New Roman"/>
                <w:sz w:val="18"/>
                <w:szCs w:val="18"/>
                <w:lang w:bidi="th-TH"/>
              </w:rPr>
              <w:t>16,346,703</w:t>
            </w:r>
          </w:p>
        </w:tc>
        <w:tc>
          <w:tcPr>
            <w:tcW w:w="1412" w:type="dxa"/>
            <w:vAlign w:val="bottom"/>
          </w:tcPr>
          <w:p w14:paraId="05043D5C" w14:textId="627B1E39" w:rsidR="007C77B9" w:rsidRPr="00552334" w:rsidRDefault="00FC6897" w:rsidP="007C77B9">
            <w:pPr>
              <w:tabs>
                <w:tab w:val="decimal" w:pos="1110"/>
              </w:tabs>
              <w:spacing w:line="240" w:lineRule="atLeast"/>
              <w:ind w:right="-169"/>
              <w:rPr>
                <w:rFonts w:cs="Times New Roman"/>
                <w:sz w:val="18"/>
                <w:szCs w:val="18"/>
                <w:lang w:bidi="th-TH"/>
              </w:rPr>
            </w:pPr>
            <w:r w:rsidRPr="00FC6897">
              <w:rPr>
                <w:rFonts w:cs="Times New Roman"/>
                <w:sz w:val="18"/>
                <w:szCs w:val="18"/>
                <w:lang w:bidi="th-TH"/>
              </w:rPr>
              <w:t>2,946,703</w:t>
            </w:r>
          </w:p>
        </w:tc>
      </w:tr>
      <w:tr w:rsidR="00ED63EE" w:rsidRPr="00880EEB" w14:paraId="306DDD7E" w14:textId="77777777" w:rsidTr="004C6BBF">
        <w:trPr>
          <w:trHeight w:val="60"/>
        </w:trPr>
        <w:tc>
          <w:tcPr>
            <w:tcW w:w="2160" w:type="dxa"/>
            <w:vAlign w:val="bottom"/>
          </w:tcPr>
          <w:p w14:paraId="38865E4F" w14:textId="77777777" w:rsidR="00ED63EE" w:rsidRDefault="00ED63EE" w:rsidP="00ED63EE">
            <w:pPr>
              <w:spacing w:line="240" w:lineRule="atLeast"/>
              <w:ind w:left="-14" w:right="-18"/>
              <w:rPr>
                <w:rFonts w:cs="Times New Roman"/>
                <w:sz w:val="18"/>
                <w:szCs w:val="18"/>
              </w:rPr>
            </w:pPr>
            <w:r w:rsidRPr="007F5964">
              <w:rPr>
                <w:rFonts w:cs="Times New Roman"/>
                <w:sz w:val="18"/>
                <w:szCs w:val="18"/>
              </w:rPr>
              <w:t xml:space="preserve">Payment services </w:t>
            </w:r>
          </w:p>
          <w:p w14:paraId="75776AE3" w14:textId="15DCC622" w:rsidR="00ED63EE" w:rsidRPr="00EC65EE" w:rsidRDefault="00ED63EE" w:rsidP="00B95516">
            <w:pPr>
              <w:spacing w:line="240" w:lineRule="atLeast"/>
              <w:ind w:left="-14" w:right="-18" w:firstLine="181"/>
              <w:rPr>
                <w:rFonts w:cs="Times New Roman"/>
                <w:sz w:val="18"/>
                <w:szCs w:val="18"/>
              </w:rPr>
            </w:pPr>
            <w:r w:rsidRPr="007F5964">
              <w:rPr>
                <w:rFonts w:cs="Times New Roman"/>
                <w:sz w:val="18"/>
                <w:szCs w:val="18"/>
              </w:rPr>
              <w:t>receivables</w:t>
            </w:r>
          </w:p>
        </w:tc>
        <w:tc>
          <w:tcPr>
            <w:tcW w:w="1530" w:type="dxa"/>
            <w:vAlign w:val="bottom"/>
          </w:tcPr>
          <w:p w14:paraId="014C76F0" w14:textId="7B26FB9C" w:rsidR="00ED63EE" w:rsidRPr="00552334" w:rsidRDefault="00FC6897" w:rsidP="00ED63EE">
            <w:pPr>
              <w:tabs>
                <w:tab w:val="decimal" w:pos="1240"/>
              </w:tabs>
              <w:spacing w:line="240" w:lineRule="atLeast"/>
              <w:ind w:right="-169"/>
              <w:rPr>
                <w:rFonts w:cs="Times New Roman"/>
                <w:sz w:val="18"/>
                <w:szCs w:val="18"/>
              </w:rPr>
            </w:pPr>
            <w:r w:rsidRPr="00FC6897">
              <w:rPr>
                <w:rFonts w:cs="Times New Roman"/>
                <w:sz w:val="18"/>
                <w:szCs w:val="18"/>
              </w:rPr>
              <w:t>16,186</w:t>
            </w:r>
          </w:p>
        </w:tc>
        <w:tc>
          <w:tcPr>
            <w:tcW w:w="2070" w:type="dxa"/>
            <w:vAlign w:val="bottom"/>
          </w:tcPr>
          <w:p w14:paraId="6D7B7B06" w14:textId="4730BE2F" w:rsidR="00ED63EE" w:rsidRPr="00EC65EE" w:rsidRDefault="00ED63EE" w:rsidP="004C6BBF">
            <w:pPr>
              <w:tabs>
                <w:tab w:val="left" w:pos="0"/>
              </w:tabs>
              <w:spacing w:line="240" w:lineRule="atLeast"/>
              <w:ind w:left="-110" w:right="-113" w:firstLine="185"/>
              <w:rPr>
                <w:rFonts w:cs="Times New Roman"/>
                <w:sz w:val="18"/>
                <w:szCs w:val="18"/>
                <w:lang w:bidi="th-TH"/>
              </w:rPr>
            </w:pPr>
            <w:r w:rsidRPr="007F28FE">
              <w:rPr>
                <w:rFonts w:cs="Times New Roman"/>
                <w:sz w:val="18"/>
                <w:szCs w:val="18"/>
                <w:lang w:bidi="th-TH"/>
              </w:rPr>
              <w:t>Other assets, net</w:t>
            </w:r>
          </w:p>
        </w:tc>
        <w:tc>
          <w:tcPr>
            <w:tcW w:w="630" w:type="dxa"/>
            <w:vAlign w:val="bottom"/>
          </w:tcPr>
          <w:p w14:paraId="352B8AF8" w14:textId="5809FCE7" w:rsidR="00ED63EE" w:rsidRPr="00EC65EE" w:rsidRDefault="00ED63EE" w:rsidP="00ED63EE">
            <w:pPr>
              <w:spacing w:line="240" w:lineRule="atLeast"/>
              <w:ind w:right="-169" w:hanging="106"/>
              <w:jc w:val="center"/>
              <w:rPr>
                <w:rFonts w:cs="Times New Roman"/>
                <w:i/>
                <w:iCs/>
                <w:sz w:val="18"/>
                <w:szCs w:val="18"/>
                <w:lang w:bidi="th-TH"/>
              </w:rPr>
            </w:pPr>
            <w:r>
              <w:rPr>
                <w:rFonts w:cs="Times New Roman"/>
                <w:i/>
                <w:iCs/>
                <w:sz w:val="18"/>
                <w:szCs w:val="18"/>
                <w:lang w:bidi="th-TH"/>
              </w:rPr>
              <w:t>18</w:t>
            </w:r>
          </w:p>
        </w:tc>
        <w:tc>
          <w:tcPr>
            <w:tcW w:w="1395" w:type="dxa"/>
            <w:vAlign w:val="bottom"/>
          </w:tcPr>
          <w:p w14:paraId="627F1FC9" w14:textId="33D9727A" w:rsidR="00ED63EE" w:rsidRPr="00552334" w:rsidRDefault="00FC6897" w:rsidP="00ED63EE">
            <w:pPr>
              <w:tabs>
                <w:tab w:val="decimal" w:pos="1110"/>
              </w:tabs>
              <w:spacing w:line="240" w:lineRule="atLeast"/>
              <w:ind w:right="-169"/>
              <w:rPr>
                <w:rFonts w:cs="Times New Roman"/>
                <w:sz w:val="18"/>
                <w:szCs w:val="18"/>
                <w:lang w:bidi="th-TH"/>
              </w:rPr>
            </w:pPr>
            <w:r w:rsidRPr="00FC6897">
              <w:rPr>
                <w:rFonts w:cs="Times New Roman"/>
                <w:sz w:val="18"/>
                <w:szCs w:val="18"/>
                <w:lang w:bidi="th-TH"/>
              </w:rPr>
              <w:t>1,402,21</w:t>
            </w:r>
            <w:r w:rsidR="006B1401">
              <w:rPr>
                <w:rFonts w:cs="Times New Roman"/>
                <w:sz w:val="18"/>
                <w:szCs w:val="18"/>
                <w:lang w:bidi="th-TH"/>
              </w:rPr>
              <w:t>7</w:t>
            </w:r>
          </w:p>
        </w:tc>
        <w:tc>
          <w:tcPr>
            <w:tcW w:w="1412" w:type="dxa"/>
            <w:vAlign w:val="bottom"/>
          </w:tcPr>
          <w:p w14:paraId="41F35E1A" w14:textId="2C62AC7F" w:rsidR="00ED63EE" w:rsidRPr="00552334" w:rsidRDefault="00FC6897" w:rsidP="00ED63EE">
            <w:pPr>
              <w:tabs>
                <w:tab w:val="decimal" w:pos="1110"/>
              </w:tabs>
              <w:spacing w:line="240" w:lineRule="atLeast"/>
              <w:ind w:right="-169"/>
              <w:rPr>
                <w:rFonts w:cs="Times New Roman"/>
                <w:sz w:val="18"/>
                <w:szCs w:val="18"/>
                <w:lang w:bidi="th-TH"/>
              </w:rPr>
            </w:pPr>
            <w:r w:rsidRPr="00FC6897">
              <w:rPr>
                <w:rFonts w:cs="Times New Roman"/>
                <w:sz w:val="18"/>
                <w:szCs w:val="18"/>
                <w:lang w:bidi="th-TH"/>
              </w:rPr>
              <w:t>1,386,03</w:t>
            </w:r>
            <w:r w:rsidR="006B1401">
              <w:rPr>
                <w:rFonts w:cs="Times New Roman"/>
                <w:sz w:val="18"/>
                <w:szCs w:val="18"/>
                <w:lang w:bidi="th-TH"/>
              </w:rPr>
              <w:t>1</w:t>
            </w:r>
          </w:p>
        </w:tc>
      </w:tr>
      <w:tr w:rsidR="003B18E1" w:rsidRPr="00880EEB" w14:paraId="0C2930AA" w14:textId="77777777" w:rsidTr="00080F43">
        <w:tc>
          <w:tcPr>
            <w:tcW w:w="2160" w:type="dxa"/>
            <w:vAlign w:val="bottom"/>
          </w:tcPr>
          <w:p w14:paraId="74825205" w14:textId="77777777" w:rsidR="003B18E1" w:rsidRPr="00EC65EE" w:rsidRDefault="003B18E1" w:rsidP="00080F43">
            <w:pPr>
              <w:spacing w:line="240" w:lineRule="atLeast"/>
              <w:ind w:left="-14" w:right="-18"/>
              <w:rPr>
                <w:rFonts w:cs="Times New Roman"/>
                <w:b/>
                <w:bCs/>
                <w:sz w:val="18"/>
                <w:szCs w:val="18"/>
              </w:rPr>
            </w:pPr>
            <w:r w:rsidRPr="00EC65EE">
              <w:rPr>
                <w:rFonts w:cs="Times New Roman"/>
                <w:b/>
                <w:bCs/>
                <w:sz w:val="18"/>
                <w:szCs w:val="18"/>
              </w:rPr>
              <w:t>Total</w:t>
            </w:r>
          </w:p>
        </w:tc>
        <w:tc>
          <w:tcPr>
            <w:tcW w:w="1530" w:type="dxa"/>
            <w:vAlign w:val="bottom"/>
          </w:tcPr>
          <w:p w14:paraId="46918094" w14:textId="5DA17AD9" w:rsidR="003B18E1" w:rsidRPr="00552334" w:rsidRDefault="00FC6897" w:rsidP="00080F43">
            <w:pPr>
              <w:pBdr>
                <w:top w:val="single" w:sz="4" w:space="1" w:color="auto"/>
                <w:bottom w:val="double" w:sz="4" w:space="1" w:color="auto"/>
              </w:pBdr>
              <w:tabs>
                <w:tab w:val="decimal" w:pos="1240"/>
              </w:tabs>
              <w:spacing w:line="240" w:lineRule="atLeast"/>
              <w:ind w:right="-169"/>
              <w:rPr>
                <w:rFonts w:cs="Times New Roman"/>
                <w:b/>
                <w:bCs/>
                <w:sz w:val="18"/>
                <w:szCs w:val="18"/>
              </w:rPr>
            </w:pPr>
            <w:r w:rsidRPr="00FC6897">
              <w:rPr>
                <w:rFonts w:cs="Times New Roman"/>
                <w:b/>
                <w:bCs/>
                <w:sz w:val="18"/>
                <w:szCs w:val="18"/>
              </w:rPr>
              <w:t>13,416,186</w:t>
            </w:r>
          </w:p>
        </w:tc>
        <w:tc>
          <w:tcPr>
            <w:tcW w:w="2070" w:type="dxa"/>
            <w:vAlign w:val="bottom"/>
          </w:tcPr>
          <w:p w14:paraId="56FE83DB" w14:textId="77777777" w:rsidR="003B18E1" w:rsidRPr="00EC65EE" w:rsidRDefault="003B18E1" w:rsidP="00080F43">
            <w:pPr>
              <w:spacing w:line="240" w:lineRule="atLeast"/>
              <w:ind w:left="70" w:right="-169"/>
              <w:rPr>
                <w:rFonts w:cs="Times New Roman"/>
                <w:b/>
                <w:bCs/>
                <w:sz w:val="18"/>
                <w:szCs w:val="18"/>
                <w:lang w:bidi="th-TH"/>
              </w:rPr>
            </w:pPr>
          </w:p>
        </w:tc>
        <w:tc>
          <w:tcPr>
            <w:tcW w:w="630" w:type="dxa"/>
            <w:vAlign w:val="bottom"/>
          </w:tcPr>
          <w:p w14:paraId="7D155D71" w14:textId="77777777" w:rsidR="003B18E1" w:rsidRPr="00EC65EE" w:rsidRDefault="003B18E1" w:rsidP="00080F43">
            <w:pPr>
              <w:spacing w:line="240" w:lineRule="atLeast"/>
              <w:ind w:right="-169"/>
              <w:rPr>
                <w:rFonts w:cs="Times New Roman"/>
                <w:b/>
                <w:bCs/>
                <w:sz w:val="18"/>
                <w:szCs w:val="18"/>
                <w:lang w:bidi="th-TH"/>
              </w:rPr>
            </w:pPr>
          </w:p>
        </w:tc>
        <w:tc>
          <w:tcPr>
            <w:tcW w:w="1395" w:type="dxa"/>
          </w:tcPr>
          <w:p w14:paraId="37AEC60A" w14:textId="6B092AE7" w:rsidR="003B18E1" w:rsidRPr="00552334" w:rsidRDefault="00FC6897" w:rsidP="00080F43">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FC6897">
              <w:rPr>
                <w:rFonts w:cs="Times New Roman"/>
                <w:b/>
                <w:bCs/>
                <w:sz w:val="18"/>
                <w:szCs w:val="18"/>
                <w:lang w:bidi="th-TH"/>
              </w:rPr>
              <w:t>17,748,9</w:t>
            </w:r>
            <w:r w:rsidR="006B1401">
              <w:rPr>
                <w:rFonts w:cs="Times New Roman"/>
                <w:b/>
                <w:bCs/>
                <w:sz w:val="18"/>
                <w:szCs w:val="18"/>
                <w:lang w:bidi="th-TH"/>
              </w:rPr>
              <w:t>20</w:t>
            </w:r>
          </w:p>
        </w:tc>
        <w:tc>
          <w:tcPr>
            <w:tcW w:w="1412" w:type="dxa"/>
          </w:tcPr>
          <w:p w14:paraId="46F04F90" w14:textId="3601443F" w:rsidR="003B18E1" w:rsidRPr="00247839" w:rsidRDefault="00FC6897" w:rsidP="00080F43">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FC6897">
              <w:rPr>
                <w:rFonts w:cs="Times New Roman"/>
                <w:b/>
                <w:bCs/>
                <w:sz w:val="18"/>
                <w:szCs w:val="18"/>
                <w:lang w:bidi="th-TH"/>
              </w:rPr>
              <w:t>4,332,73</w:t>
            </w:r>
            <w:r w:rsidR="006B1401">
              <w:rPr>
                <w:rFonts w:cs="Times New Roman"/>
                <w:b/>
                <w:bCs/>
                <w:sz w:val="18"/>
                <w:szCs w:val="18"/>
                <w:lang w:bidi="th-TH"/>
              </w:rPr>
              <w:t>4</w:t>
            </w:r>
          </w:p>
        </w:tc>
      </w:tr>
      <w:tr w:rsidR="00316805" w:rsidRPr="00880EEB" w14:paraId="60822E91" w14:textId="77777777" w:rsidTr="00EC65EE">
        <w:tc>
          <w:tcPr>
            <w:tcW w:w="2160" w:type="dxa"/>
            <w:vAlign w:val="bottom"/>
          </w:tcPr>
          <w:p w14:paraId="12E1B80D" w14:textId="77777777" w:rsidR="00316805" w:rsidRPr="00EC65EE" w:rsidRDefault="00316805" w:rsidP="003F7378">
            <w:pPr>
              <w:spacing w:line="240" w:lineRule="atLeast"/>
              <w:ind w:left="-14" w:right="-18"/>
              <w:rPr>
                <w:rFonts w:cs="Times New Roman"/>
                <w:b/>
                <w:bCs/>
                <w:i/>
                <w:iCs/>
                <w:sz w:val="18"/>
                <w:szCs w:val="18"/>
              </w:rPr>
            </w:pPr>
          </w:p>
        </w:tc>
        <w:tc>
          <w:tcPr>
            <w:tcW w:w="1530" w:type="dxa"/>
            <w:vAlign w:val="bottom"/>
          </w:tcPr>
          <w:p w14:paraId="785E7A13" w14:textId="77777777" w:rsidR="00316805" w:rsidRPr="00EC65EE" w:rsidRDefault="00316805" w:rsidP="003F7378">
            <w:pPr>
              <w:tabs>
                <w:tab w:val="decimal" w:pos="748"/>
              </w:tabs>
              <w:spacing w:line="240" w:lineRule="atLeast"/>
              <w:ind w:right="-169"/>
              <w:rPr>
                <w:rFonts w:cs="Times New Roman"/>
                <w:sz w:val="18"/>
                <w:szCs w:val="18"/>
                <w:lang w:bidi="th-TH"/>
              </w:rPr>
            </w:pPr>
          </w:p>
        </w:tc>
        <w:tc>
          <w:tcPr>
            <w:tcW w:w="2070" w:type="dxa"/>
            <w:vAlign w:val="bottom"/>
          </w:tcPr>
          <w:p w14:paraId="5B7E2350" w14:textId="77777777" w:rsidR="00316805" w:rsidRPr="00EC65EE" w:rsidRDefault="00316805" w:rsidP="003F7378">
            <w:pPr>
              <w:spacing w:line="240" w:lineRule="atLeast"/>
              <w:ind w:left="-110" w:right="-113"/>
              <w:jc w:val="center"/>
              <w:rPr>
                <w:rFonts w:cs="Times New Roman"/>
                <w:sz w:val="18"/>
                <w:szCs w:val="18"/>
                <w:lang w:bidi="th-TH"/>
              </w:rPr>
            </w:pPr>
          </w:p>
        </w:tc>
        <w:tc>
          <w:tcPr>
            <w:tcW w:w="630" w:type="dxa"/>
            <w:vAlign w:val="bottom"/>
          </w:tcPr>
          <w:p w14:paraId="111D8A02" w14:textId="77777777" w:rsidR="00316805" w:rsidRPr="00EC65EE" w:rsidRDefault="00316805" w:rsidP="003F7378">
            <w:pPr>
              <w:spacing w:line="240" w:lineRule="atLeast"/>
              <w:ind w:right="-169"/>
              <w:rPr>
                <w:rFonts w:cs="Times New Roman"/>
                <w:sz w:val="18"/>
                <w:szCs w:val="18"/>
                <w:lang w:bidi="th-TH"/>
              </w:rPr>
            </w:pPr>
          </w:p>
        </w:tc>
        <w:tc>
          <w:tcPr>
            <w:tcW w:w="1395" w:type="dxa"/>
            <w:vAlign w:val="bottom"/>
          </w:tcPr>
          <w:p w14:paraId="35442F51" w14:textId="77777777" w:rsidR="00316805" w:rsidRPr="00EC65EE" w:rsidRDefault="00316805" w:rsidP="003F7378">
            <w:pPr>
              <w:tabs>
                <w:tab w:val="decimal" w:pos="748"/>
              </w:tabs>
              <w:spacing w:line="240" w:lineRule="atLeast"/>
              <w:ind w:right="-169"/>
              <w:rPr>
                <w:rFonts w:cs="Times New Roman"/>
                <w:sz w:val="18"/>
                <w:szCs w:val="18"/>
                <w:lang w:bidi="th-TH"/>
              </w:rPr>
            </w:pPr>
          </w:p>
        </w:tc>
        <w:tc>
          <w:tcPr>
            <w:tcW w:w="1412" w:type="dxa"/>
            <w:vAlign w:val="bottom"/>
          </w:tcPr>
          <w:p w14:paraId="13D7FFEF" w14:textId="77777777" w:rsidR="00316805" w:rsidRPr="00EC65EE" w:rsidRDefault="00316805" w:rsidP="003F7378">
            <w:pPr>
              <w:tabs>
                <w:tab w:val="decimal" w:pos="748"/>
              </w:tabs>
              <w:spacing w:line="240" w:lineRule="atLeast"/>
              <w:ind w:right="-169"/>
              <w:rPr>
                <w:rFonts w:cs="Times New Roman"/>
                <w:sz w:val="18"/>
                <w:szCs w:val="18"/>
                <w:lang w:bidi="th-TH"/>
              </w:rPr>
            </w:pPr>
          </w:p>
        </w:tc>
      </w:tr>
      <w:tr w:rsidR="00CC3EC0" w:rsidRPr="00880EEB" w14:paraId="4324ED8A" w14:textId="77777777" w:rsidTr="00EC65EE">
        <w:tc>
          <w:tcPr>
            <w:tcW w:w="2160" w:type="dxa"/>
            <w:vAlign w:val="bottom"/>
          </w:tcPr>
          <w:p w14:paraId="1B066DF7" w14:textId="11B6D66F" w:rsidR="00CC3EC0" w:rsidRPr="00EC65EE" w:rsidRDefault="00CC3EC0" w:rsidP="003F7378">
            <w:pPr>
              <w:spacing w:line="240" w:lineRule="atLeast"/>
              <w:ind w:left="-14" w:right="-18"/>
              <w:rPr>
                <w:rFonts w:cs="Times New Roman"/>
                <w:b/>
                <w:bCs/>
                <w:i/>
                <w:iCs/>
                <w:sz w:val="18"/>
                <w:szCs w:val="18"/>
              </w:rPr>
            </w:pPr>
            <w:r w:rsidRPr="00EC65EE">
              <w:rPr>
                <w:rFonts w:cs="Times New Roman"/>
                <w:b/>
                <w:bCs/>
                <w:i/>
                <w:iCs/>
                <w:sz w:val="18"/>
                <w:szCs w:val="18"/>
              </w:rPr>
              <w:t xml:space="preserve">Financial </w:t>
            </w:r>
            <w:r w:rsidR="003B18E1">
              <w:rPr>
                <w:rFonts w:cs="Times New Roman"/>
                <w:b/>
                <w:bCs/>
                <w:i/>
                <w:iCs/>
                <w:sz w:val="18"/>
                <w:szCs w:val="18"/>
              </w:rPr>
              <w:t>liabilitie</w:t>
            </w:r>
            <w:r w:rsidRPr="00EC65EE">
              <w:rPr>
                <w:rFonts w:cs="Times New Roman"/>
                <w:b/>
                <w:bCs/>
                <w:i/>
                <w:iCs/>
                <w:sz w:val="18"/>
                <w:szCs w:val="18"/>
              </w:rPr>
              <w:t>s</w:t>
            </w:r>
          </w:p>
        </w:tc>
        <w:tc>
          <w:tcPr>
            <w:tcW w:w="1530" w:type="dxa"/>
            <w:vAlign w:val="bottom"/>
          </w:tcPr>
          <w:p w14:paraId="60B55154" w14:textId="77777777" w:rsidR="00CC3EC0" w:rsidRPr="00EC65EE" w:rsidRDefault="00CC3EC0" w:rsidP="003F7378">
            <w:pPr>
              <w:tabs>
                <w:tab w:val="decimal" w:pos="748"/>
              </w:tabs>
              <w:spacing w:line="240" w:lineRule="atLeast"/>
              <w:ind w:right="-169"/>
              <w:rPr>
                <w:rFonts w:cs="Times New Roman"/>
                <w:sz w:val="18"/>
                <w:szCs w:val="18"/>
                <w:lang w:bidi="th-TH"/>
              </w:rPr>
            </w:pPr>
          </w:p>
        </w:tc>
        <w:tc>
          <w:tcPr>
            <w:tcW w:w="2070" w:type="dxa"/>
            <w:vAlign w:val="bottom"/>
          </w:tcPr>
          <w:p w14:paraId="26FDF0FD" w14:textId="77777777" w:rsidR="00CC3EC0" w:rsidRPr="00EC65EE" w:rsidRDefault="00CC3EC0" w:rsidP="003F7378">
            <w:pPr>
              <w:spacing w:line="240" w:lineRule="atLeast"/>
              <w:ind w:left="-110" w:right="-113"/>
              <w:jc w:val="center"/>
              <w:rPr>
                <w:rFonts w:cs="Times New Roman"/>
                <w:sz w:val="18"/>
                <w:szCs w:val="18"/>
                <w:lang w:bidi="th-TH"/>
              </w:rPr>
            </w:pPr>
          </w:p>
        </w:tc>
        <w:tc>
          <w:tcPr>
            <w:tcW w:w="630" w:type="dxa"/>
            <w:vAlign w:val="bottom"/>
          </w:tcPr>
          <w:p w14:paraId="7712DBD8" w14:textId="77777777" w:rsidR="00CC3EC0" w:rsidRPr="00EC65EE" w:rsidRDefault="00CC3EC0" w:rsidP="003F7378">
            <w:pPr>
              <w:spacing w:line="240" w:lineRule="atLeast"/>
              <w:ind w:right="-169"/>
              <w:rPr>
                <w:rFonts w:cs="Times New Roman"/>
                <w:sz w:val="18"/>
                <w:szCs w:val="18"/>
                <w:lang w:bidi="th-TH"/>
              </w:rPr>
            </w:pPr>
          </w:p>
        </w:tc>
        <w:tc>
          <w:tcPr>
            <w:tcW w:w="1395" w:type="dxa"/>
            <w:vAlign w:val="bottom"/>
          </w:tcPr>
          <w:p w14:paraId="2988E7AE" w14:textId="77777777" w:rsidR="00CC3EC0" w:rsidRPr="00EC65EE" w:rsidRDefault="00CC3EC0" w:rsidP="003F7378">
            <w:pPr>
              <w:tabs>
                <w:tab w:val="decimal" w:pos="748"/>
              </w:tabs>
              <w:spacing w:line="240" w:lineRule="atLeast"/>
              <w:ind w:right="-169"/>
              <w:rPr>
                <w:rFonts w:cs="Times New Roman"/>
                <w:sz w:val="18"/>
                <w:szCs w:val="18"/>
                <w:lang w:bidi="th-TH"/>
              </w:rPr>
            </w:pPr>
          </w:p>
        </w:tc>
        <w:tc>
          <w:tcPr>
            <w:tcW w:w="1412" w:type="dxa"/>
            <w:vAlign w:val="bottom"/>
          </w:tcPr>
          <w:p w14:paraId="042CBB95" w14:textId="77777777" w:rsidR="00CC3EC0" w:rsidRPr="00EC65EE" w:rsidRDefault="00CC3EC0" w:rsidP="003F7378">
            <w:pPr>
              <w:tabs>
                <w:tab w:val="decimal" w:pos="748"/>
              </w:tabs>
              <w:spacing w:line="240" w:lineRule="atLeast"/>
              <w:ind w:right="-169"/>
              <w:rPr>
                <w:rFonts w:cs="Times New Roman"/>
                <w:sz w:val="18"/>
                <w:szCs w:val="18"/>
                <w:lang w:bidi="th-TH"/>
              </w:rPr>
            </w:pPr>
          </w:p>
        </w:tc>
      </w:tr>
      <w:tr w:rsidR="00FC6897" w:rsidRPr="00880EEB" w14:paraId="7AA25D5C" w14:textId="77777777" w:rsidTr="004C6BBF">
        <w:trPr>
          <w:trHeight w:val="60"/>
        </w:trPr>
        <w:tc>
          <w:tcPr>
            <w:tcW w:w="2160" w:type="dxa"/>
            <w:vAlign w:val="bottom"/>
          </w:tcPr>
          <w:p w14:paraId="706AA35A" w14:textId="5D5576AC" w:rsidR="00FC6897" w:rsidRPr="00EC65EE" w:rsidRDefault="00FC6897" w:rsidP="00FC6897">
            <w:pPr>
              <w:spacing w:line="240" w:lineRule="atLeast"/>
              <w:ind w:left="-14" w:right="-18"/>
              <w:rPr>
                <w:rFonts w:cs="Times New Roman"/>
                <w:sz w:val="18"/>
                <w:szCs w:val="18"/>
              </w:rPr>
            </w:pPr>
            <w:r>
              <w:rPr>
                <w:rFonts w:cs="Times New Roman"/>
                <w:sz w:val="18"/>
                <w:szCs w:val="18"/>
              </w:rPr>
              <w:t>Derivative liabilities</w:t>
            </w:r>
          </w:p>
        </w:tc>
        <w:tc>
          <w:tcPr>
            <w:tcW w:w="1530" w:type="dxa"/>
            <w:vAlign w:val="bottom"/>
          </w:tcPr>
          <w:p w14:paraId="4609A5E3" w14:textId="2BAC4E39" w:rsidR="00FC6897" w:rsidRPr="003B18E1" w:rsidRDefault="00FC6897" w:rsidP="00FC6897">
            <w:pPr>
              <w:tabs>
                <w:tab w:val="decimal" w:pos="1240"/>
              </w:tabs>
              <w:spacing w:line="240" w:lineRule="atLeast"/>
              <w:ind w:right="-169"/>
              <w:rPr>
                <w:rFonts w:cs="Times New Roman"/>
                <w:sz w:val="18"/>
                <w:szCs w:val="18"/>
              </w:rPr>
            </w:pPr>
            <w:r w:rsidRPr="00FC6897">
              <w:rPr>
                <w:rFonts w:cs="Times New Roman"/>
                <w:sz w:val="18"/>
                <w:szCs w:val="18"/>
              </w:rPr>
              <w:t>165,198</w:t>
            </w:r>
          </w:p>
        </w:tc>
        <w:tc>
          <w:tcPr>
            <w:tcW w:w="2070" w:type="dxa"/>
            <w:vAlign w:val="bottom"/>
          </w:tcPr>
          <w:p w14:paraId="7B2DC868" w14:textId="246F458B" w:rsidR="00FC6897" w:rsidRPr="00EC65EE" w:rsidRDefault="00FC6897" w:rsidP="00FC6897">
            <w:pPr>
              <w:tabs>
                <w:tab w:val="left" w:pos="0"/>
              </w:tabs>
              <w:spacing w:line="240" w:lineRule="atLeast"/>
              <w:ind w:left="-110" w:right="-113" w:firstLine="185"/>
              <w:rPr>
                <w:rFonts w:cs="Times New Roman"/>
                <w:sz w:val="18"/>
                <w:szCs w:val="18"/>
                <w:lang w:bidi="th-TH"/>
              </w:rPr>
            </w:pPr>
            <w:r>
              <w:rPr>
                <w:rFonts w:cs="Times New Roman"/>
                <w:sz w:val="18"/>
                <w:szCs w:val="18"/>
              </w:rPr>
              <w:t>Derivative liabilities</w:t>
            </w:r>
          </w:p>
        </w:tc>
        <w:tc>
          <w:tcPr>
            <w:tcW w:w="630" w:type="dxa"/>
            <w:vAlign w:val="bottom"/>
          </w:tcPr>
          <w:p w14:paraId="266E40E8" w14:textId="1238099B" w:rsidR="00FC6897" w:rsidRPr="00EC65EE" w:rsidRDefault="00FC6897" w:rsidP="00FC6897">
            <w:pPr>
              <w:spacing w:line="240" w:lineRule="atLeast"/>
              <w:ind w:right="-169" w:hanging="106"/>
              <w:jc w:val="center"/>
              <w:rPr>
                <w:rFonts w:cs="Times New Roman"/>
                <w:i/>
                <w:iCs/>
                <w:sz w:val="18"/>
                <w:szCs w:val="18"/>
                <w:lang w:bidi="th-TH"/>
              </w:rPr>
            </w:pPr>
            <w:r>
              <w:rPr>
                <w:rFonts w:cs="Times New Roman"/>
                <w:i/>
                <w:iCs/>
                <w:sz w:val="18"/>
                <w:szCs w:val="18"/>
                <w:lang w:bidi="th-TH"/>
              </w:rPr>
              <w:t>9</w:t>
            </w:r>
          </w:p>
        </w:tc>
        <w:tc>
          <w:tcPr>
            <w:tcW w:w="1395" w:type="dxa"/>
            <w:vAlign w:val="bottom"/>
          </w:tcPr>
          <w:p w14:paraId="6EBCD953" w14:textId="721F19EF" w:rsidR="00FC6897" w:rsidRPr="00E20E24" w:rsidRDefault="00FC6897" w:rsidP="00FC6897">
            <w:pPr>
              <w:tabs>
                <w:tab w:val="decimal" w:pos="1110"/>
              </w:tabs>
              <w:spacing w:line="240" w:lineRule="atLeast"/>
              <w:ind w:right="-169"/>
              <w:rPr>
                <w:rFonts w:cs="Times New Roman"/>
                <w:sz w:val="18"/>
                <w:szCs w:val="18"/>
                <w:lang w:bidi="th-TH"/>
              </w:rPr>
            </w:pPr>
            <w:r w:rsidRPr="00FC6897">
              <w:rPr>
                <w:rFonts w:cs="Times New Roman"/>
                <w:sz w:val="18"/>
                <w:szCs w:val="18"/>
                <w:lang w:bidi="th-TH"/>
              </w:rPr>
              <w:t>165,198</w:t>
            </w:r>
          </w:p>
        </w:tc>
        <w:tc>
          <w:tcPr>
            <w:tcW w:w="1412" w:type="dxa"/>
            <w:vAlign w:val="bottom"/>
          </w:tcPr>
          <w:p w14:paraId="5DEA2535" w14:textId="3E455A96" w:rsidR="00FC6897" w:rsidRPr="00E20E24" w:rsidRDefault="00FC6897" w:rsidP="00FC6897">
            <w:pPr>
              <w:tabs>
                <w:tab w:val="decimal" w:pos="1110"/>
              </w:tabs>
              <w:spacing w:line="240" w:lineRule="atLeast"/>
              <w:ind w:right="-169"/>
              <w:rPr>
                <w:rFonts w:cs="Times New Roman"/>
                <w:sz w:val="18"/>
                <w:szCs w:val="18"/>
                <w:lang w:bidi="th-TH"/>
              </w:rPr>
            </w:pPr>
            <w:r>
              <w:rPr>
                <w:sz w:val="18"/>
                <w:szCs w:val="18"/>
              </w:rPr>
              <w:t>-</w:t>
            </w:r>
          </w:p>
        </w:tc>
      </w:tr>
      <w:tr w:rsidR="00FC6897" w:rsidRPr="00880EEB" w14:paraId="245F9374" w14:textId="77777777" w:rsidTr="0093239C">
        <w:tc>
          <w:tcPr>
            <w:tcW w:w="2160" w:type="dxa"/>
            <w:vAlign w:val="bottom"/>
          </w:tcPr>
          <w:p w14:paraId="41E47CF8" w14:textId="77777777" w:rsidR="00FC6897" w:rsidRPr="00EC65EE" w:rsidRDefault="00FC6897" w:rsidP="00FC6897">
            <w:pPr>
              <w:spacing w:line="240" w:lineRule="atLeast"/>
              <w:ind w:left="-14" w:right="-18"/>
              <w:rPr>
                <w:rFonts w:cs="Times New Roman"/>
                <w:b/>
                <w:bCs/>
                <w:sz w:val="18"/>
                <w:szCs w:val="18"/>
              </w:rPr>
            </w:pPr>
            <w:r w:rsidRPr="00EC65EE">
              <w:rPr>
                <w:rFonts w:cs="Times New Roman"/>
                <w:b/>
                <w:bCs/>
                <w:sz w:val="18"/>
                <w:szCs w:val="18"/>
              </w:rPr>
              <w:t>Total</w:t>
            </w:r>
          </w:p>
        </w:tc>
        <w:tc>
          <w:tcPr>
            <w:tcW w:w="1530" w:type="dxa"/>
            <w:vAlign w:val="bottom"/>
          </w:tcPr>
          <w:p w14:paraId="759B1B52" w14:textId="0C3D0E2B" w:rsidR="00FC6897" w:rsidRPr="003B18E1" w:rsidRDefault="00FC6897" w:rsidP="00FC6897">
            <w:pPr>
              <w:pBdr>
                <w:top w:val="single" w:sz="4" w:space="1" w:color="auto"/>
                <w:bottom w:val="double" w:sz="4" w:space="1" w:color="auto"/>
              </w:pBdr>
              <w:tabs>
                <w:tab w:val="decimal" w:pos="1240"/>
              </w:tabs>
              <w:spacing w:line="240" w:lineRule="atLeast"/>
              <w:ind w:right="-169"/>
              <w:rPr>
                <w:rFonts w:cs="Times New Roman"/>
                <w:b/>
                <w:bCs/>
                <w:sz w:val="18"/>
                <w:szCs w:val="18"/>
              </w:rPr>
            </w:pPr>
            <w:r w:rsidRPr="00FC6897">
              <w:rPr>
                <w:rFonts w:cs="Times New Roman"/>
                <w:b/>
                <w:bCs/>
                <w:sz w:val="18"/>
                <w:szCs w:val="18"/>
              </w:rPr>
              <w:t>165,198</w:t>
            </w:r>
          </w:p>
        </w:tc>
        <w:tc>
          <w:tcPr>
            <w:tcW w:w="2070" w:type="dxa"/>
            <w:vAlign w:val="bottom"/>
          </w:tcPr>
          <w:p w14:paraId="5A7401D6" w14:textId="77777777" w:rsidR="00FC6897" w:rsidRPr="00EC65EE" w:rsidRDefault="00FC6897" w:rsidP="00FC6897">
            <w:pPr>
              <w:spacing w:line="240" w:lineRule="atLeast"/>
              <w:ind w:left="70" w:right="-169"/>
              <w:rPr>
                <w:rFonts w:cs="Times New Roman"/>
                <w:b/>
                <w:bCs/>
                <w:sz w:val="18"/>
                <w:szCs w:val="18"/>
                <w:lang w:bidi="th-TH"/>
              </w:rPr>
            </w:pPr>
          </w:p>
        </w:tc>
        <w:tc>
          <w:tcPr>
            <w:tcW w:w="630" w:type="dxa"/>
            <w:vAlign w:val="bottom"/>
          </w:tcPr>
          <w:p w14:paraId="2F77620F" w14:textId="77777777" w:rsidR="00FC6897" w:rsidRPr="00EC65EE" w:rsidRDefault="00FC6897" w:rsidP="00FC6897">
            <w:pPr>
              <w:spacing w:line="240" w:lineRule="atLeast"/>
              <w:ind w:right="-169"/>
              <w:rPr>
                <w:rFonts w:cs="Times New Roman"/>
                <w:b/>
                <w:bCs/>
                <w:sz w:val="18"/>
                <w:szCs w:val="18"/>
                <w:lang w:bidi="th-TH"/>
              </w:rPr>
            </w:pPr>
          </w:p>
        </w:tc>
        <w:tc>
          <w:tcPr>
            <w:tcW w:w="1395" w:type="dxa"/>
            <w:vAlign w:val="bottom"/>
          </w:tcPr>
          <w:p w14:paraId="11F9A1D5" w14:textId="7A292C13" w:rsidR="00FC6897" w:rsidRPr="00E20E24" w:rsidRDefault="00FC6897" w:rsidP="00FC6897">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FC6897">
              <w:rPr>
                <w:rFonts w:cs="Times New Roman"/>
                <w:b/>
                <w:bCs/>
                <w:sz w:val="18"/>
                <w:szCs w:val="18"/>
                <w:lang w:bidi="th-TH"/>
              </w:rPr>
              <w:t>165,198</w:t>
            </w:r>
          </w:p>
        </w:tc>
        <w:tc>
          <w:tcPr>
            <w:tcW w:w="1412" w:type="dxa"/>
          </w:tcPr>
          <w:p w14:paraId="30C22DB0" w14:textId="05B10FA0" w:rsidR="00FC6897" w:rsidRPr="00E20E24" w:rsidRDefault="00FC6897" w:rsidP="00FC6897">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Pr>
                <w:sz w:val="18"/>
                <w:szCs w:val="18"/>
              </w:rPr>
              <w:t>-</w:t>
            </w:r>
          </w:p>
        </w:tc>
      </w:tr>
    </w:tbl>
    <w:p w14:paraId="602071F8" w14:textId="17E4288A" w:rsidR="00492C40" w:rsidRDefault="00492C40">
      <w:pPr>
        <w:rPr>
          <w:rFonts w:cs="Times New Roman"/>
          <w:sz w:val="18"/>
          <w:szCs w:val="18"/>
        </w:rPr>
      </w:pPr>
    </w:p>
    <w:tbl>
      <w:tblPr>
        <w:tblW w:w="9145" w:type="dxa"/>
        <w:tblInd w:w="450" w:type="dxa"/>
        <w:tblLayout w:type="fixed"/>
        <w:tblLook w:val="01E0" w:firstRow="1" w:lastRow="1" w:firstColumn="1" w:lastColumn="1" w:noHBand="0" w:noVBand="0"/>
      </w:tblPr>
      <w:tblGrid>
        <w:gridCol w:w="2070"/>
        <w:gridCol w:w="1620"/>
        <w:gridCol w:w="2160"/>
        <w:gridCol w:w="540"/>
        <w:gridCol w:w="1350"/>
        <w:gridCol w:w="1405"/>
      </w:tblGrid>
      <w:tr w:rsidR="00560589" w:rsidRPr="00BA0C92" w14:paraId="7E61E6A5" w14:textId="77777777" w:rsidTr="0093239C">
        <w:trPr>
          <w:tblHeader/>
        </w:trPr>
        <w:tc>
          <w:tcPr>
            <w:tcW w:w="2070" w:type="dxa"/>
            <w:vAlign w:val="bottom"/>
          </w:tcPr>
          <w:p w14:paraId="1BE629BD" w14:textId="77777777" w:rsidR="00560589" w:rsidRPr="00EC65EE" w:rsidRDefault="00560589" w:rsidP="002247BB">
            <w:pPr>
              <w:spacing w:line="240" w:lineRule="atLeast"/>
              <w:ind w:left="-14" w:right="-18"/>
              <w:rPr>
                <w:rFonts w:cs="Times New Roman"/>
                <w:b/>
                <w:bCs/>
                <w:i/>
                <w:iCs/>
                <w:sz w:val="18"/>
                <w:szCs w:val="18"/>
              </w:rPr>
            </w:pPr>
          </w:p>
        </w:tc>
        <w:tc>
          <w:tcPr>
            <w:tcW w:w="7075" w:type="dxa"/>
            <w:gridSpan w:val="5"/>
            <w:vAlign w:val="bottom"/>
          </w:tcPr>
          <w:p w14:paraId="67DC02BC" w14:textId="710C2F54" w:rsidR="00560589" w:rsidRPr="00EC65EE" w:rsidRDefault="00EC5046" w:rsidP="002247BB">
            <w:pPr>
              <w:spacing w:line="240" w:lineRule="atLeast"/>
              <w:ind w:left="-108" w:right="-108"/>
              <w:jc w:val="center"/>
              <w:rPr>
                <w:rFonts w:cs="Times New Roman"/>
                <w:sz w:val="18"/>
                <w:szCs w:val="18"/>
              </w:rPr>
            </w:pPr>
            <w:r w:rsidRPr="00EC65EE">
              <w:rPr>
                <w:rFonts w:cs="Times New Roman"/>
                <w:b/>
                <w:bCs/>
                <w:sz w:val="18"/>
                <w:szCs w:val="18"/>
                <w:lang w:bidi="th-TH"/>
              </w:rPr>
              <w:t>T</w:t>
            </w:r>
            <w:r w:rsidR="00560589" w:rsidRPr="00EC65EE">
              <w:rPr>
                <w:rFonts w:cs="Times New Roman"/>
                <w:b/>
                <w:bCs/>
                <w:sz w:val="18"/>
                <w:szCs w:val="18"/>
                <w:lang w:bidi="th-TH"/>
              </w:rPr>
              <w:t>he Bank</w:t>
            </w:r>
          </w:p>
        </w:tc>
      </w:tr>
      <w:tr w:rsidR="00B66A2A" w:rsidRPr="00BA0C92" w14:paraId="4C435C81" w14:textId="77777777" w:rsidTr="0093239C">
        <w:trPr>
          <w:tblHeader/>
        </w:trPr>
        <w:tc>
          <w:tcPr>
            <w:tcW w:w="2070" w:type="dxa"/>
            <w:vAlign w:val="bottom"/>
          </w:tcPr>
          <w:p w14:paraId="0CDA4DEB" w14:textId="77777777" w:rsidR="00B66A2A" w:rsidRPr="00EC65EE" w:rsidRDefault="00B66A2A" w:rsidP="00B66A2A">
            <w:pPr>
              <w:spacing w:line="240" w:lineRule="atLeast"/>
              <w:ind w:left="-14" w:right="-18"/>
              <w:rPr>
                <w:rFonts w:cs="Times New Roman"/>
                <w:b/>
                <w:bCs/>
                <w:i/>
                <w:iCs/>
                <w:sz w:val="18"/>
                <w:szCs w:val="18"/>
              </w:rPr>
            </w:pPr>
          </w:p>
        </w:tc>
        <w:tc>
          <w:tcPr>
            <w:tcW w:w="7075" w:type="dxa"/>
            <w:gridSpan w:val="5"/>
            <w:vAlign w:val="bottom"/>
          </w:tcPr>
          <w:p w14:paraId="2DEBDB28" w14:textId="30B8E99D" w:rsidR="00B66A2A" w:rsidRPr="00EC65EE" w:rsidRDefault="005B7CB3" w:rsidP="00AA0CD1">
            <w:pPr>
              <w:spacing w:line="240" w:lineRule="atLeast"/>
              <w:ind w:left="-108" w:right="-108"/>
              <w:jc w:val="center"/>
              <w:rPr>
                <w:rFonts w:cs="Times New Roman"/>
                <w:sz w:val="18"/>
                <w:szCs w:val="18"/>
                <w:lang w:bidi="th-TH"/>
              </w:rPr>
            </w:pPr>
            <w:r>
              <w:rPr>
                <w:rFonts w:cs="Times New Roman"/>
                <w:sz w:val="18"/>
                <w:szCs w:val="18"/>
                <w:lang w:bidi="th-TH"/>
              </w:rPr>
              <w:t xml:space="preserve">30 June </w:t>
            </w:r>
            <w:r w:rsidR="00B66A2A" w:rsidRPr="00EC65EE">
              <w:rPr>
                <w:rFonts w:cs="Times New Roman"/>
                <w:sz w:val="18"/>
                <w:szCs w:val="18"/>
                <w:lang w:bidi="th-TH"/>
              </w:rPr>
              <w:t>202</w:t>
            </w:r>
            <w:r>
              <w:rPr>
                <w:rFonts w:cs="Times New Roman"/>
                <w:sz w:val="18"/>
                <w:szCs w:val="18"/>
                <w:lang w:bidi="th-TH"/>
              </w:rPr>
              <w:t>5</w:t>
            </w:r>
          </w:p>
        </w:tc>
      </w:tr>
      <w:tr w:rsidR="00560589" w:rsidRPr="00BA0C92" w14:paraId="4E49578D" w14:textId="77777777" w:rsidTr="0093239C">
        <w:trPr>
          <w:tblHeader/>
        </w:trPr>
        <w:tc>
          <w:tcPr>
            <w:tcW w:w="2070" w:type="dxa"/>
            <w:vAlign w:val="bottom"/>
          </w:tcPr>
          <w:p w14:paraId="4F40ABEF"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7F10DF50" w14:textId="77777777" w:rsidR="00560589" w:rsidRPr="00EC65EE" w:rsidRDefault="00560589" w:rsidP="002247BB">
            <w:pPr>
              <w:spacing w:line="240" w:lineRule="atLeast"/>
              <w:ind w:left="-117" w:right="-113"/>
              <w:jc w:val="center"/>
              <w:rPr>
                <w:rFonts w:cs="Times New Roman"/>
                <w:sz w:val="18"/>
                <w:szCs w:val="18"/>
              </w:rPr>
            </w:pPr>
          </w:p>
        </w:tc>
        <w:tc>
          <w:tcPr>
            <w:tcW w:w="2160" w:type="dxa"/>
          </w:tcPr>
          <w:p w14:paraId="45540B0E"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4438EFD4"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57556664" w14:textId="77777777" w:rsidR="00560589" w:rsidRPr="00EC65EE" w:rsidRDefault="00560589" w:rsidP="002247BB">
            <w:pPr>
              <w:spacing w:line="240" w:lineRule="atLeast"/>
              <w:ind w:left="-117" w:right="-113"/>
              <w:jc w:val="center"/>
              <w:rPr>
                <w:rFonts w:cs="Times New Roman"/>
                <w:sz w:val="18"/>
                <w:szCs w:val="18"/>
              </w:rPr>
            </w:pPr>
          </w:p>
        </w:tc>
        <w:tc>
          <w:tcPr>
            <w:tcW w:w="1405" w:type="dxa"/>
          </w:tcPr>
          <w:p w14:paraId="0245E405"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560589" w:rsidRPr="00BA0C92" w14:paraId="0502B364" w14:textId="77777777" w:rsidTr="0093239C">
        <w:trPr>
          <w:tblHeader/>
        </w:trPr>
        <w:tc>
          <w:tcPr>
            <w:tcW w:w="2070" w:type="dxa"/>
            <w:vAlign w:val="bottom"/>
          </w:tcPr>
          <w:p w14:paraId="6EB09DDB"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08A4BF0B" w14:textId="77777777" w:rsidR="00560589" w:rsidRPr="00EC65EE" w:rsidRDefault="00560589" w:rsidP="002247BB">
            <w:pPr>
              <w:spacing w:line="240" w:lineRule="atLeast"/>
              <w:ind w:left="-117" w:right="-113"/>
              <w:jc w:val="center"/>
              <w:rPr>
                <w:rFonts w:cs="Times New Roman"/>
                <w:sz w:val="18"/>
                <w:szCs w:val="18"/>
              </w:rPr>
            </w:pPr>
          </w:p>
        </w:tc>
        <w:tc>
          <w:tcPr>
            <w:tcW w:w="2160" w:type="dxa"/>
          </w:tcPr>
          <w:p w14:paraId="3341AC70"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79811B4D"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69015846" w14:textId="77777777" w:rsidR="00560589" w:rsidRPr="00EC65EE" w:rsidRDefault="00560589" w:rsidP="002247BB">
            <w:pPr>
              <w:spacing w:line="240" w:lineRule="atLeast"/>
              <w:ind w:left="-117" w:right="-113"/>
              <w:jc w:val="center"/>
              <w:rPr>
                <w:rFonts w:cs="Times New Roman"/>
                <w:sz w:val="18"/>
                <w:szCs w:val="18"/>
              </w:rPr>
            </w:pPr>
          </w:p>
        </w:tc>
        <w:tc>
          <w:tcPr>
            <w:tcW w:w="1405" w:type="dxa"/>
          </w:tcPr>
          <w:p w14:paraId="73A466A5"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560589" w:rsidRPr="00BA0C92" w14:paraId="5CA1680D" w14:textId="77777777" w:rsidTr="0093239C">
        <w:trPr>
          <w:tblHeader/>
        </w:trPr>
        <w:tc>
          <w:tcPr>
            <w:tcW w:w="2070" w:type="dxa"/>
            <w:vAlign w:val="bottom"/>
          </w:tcPr>
          <w:p w14:paraId="53A8C916"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0D372EF5"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Net amount</w:t>
            </w:r>
          </w:p>
        </w:tc>
        <w:tc>
          <w:tcPr>
            <w:tcW w:w="2160" w:type="dxa"/>
          </w:tcPr>
          <w:p w14:paraId="191117F1"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3FD02F19"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30ABB4EA"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Carrying amount</w:t>
            </w:r>
          </w:p>
        </w:tc>
        <w:tc>
          <w:tcPr>
            <w:tcW w:w="1405" w:type="dxa"/>
          </w:tcPr>
          <w:p w14:paraId="46483EE3"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560589" w:rsidRPr="00BA0C92" w14:paraId="0F313FF6" w14:textId="77777777" w:rsidTr="0093239C">
        <w:trPr>
          <w:tblHeader/>
        </w:trPr>
        <w:tc>
          <w:tcPr>
            <w:tcW w:w="2070" w:type="dxa"/>
            <w:vAlign w:val="bottom"/>
          </w:tcPr>
          <w:p w14:paraId="37218F8B"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1D8C92A7"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presented in</w:t>
            </w:r>
          </w:p>
        </w:tc>
        <w:tc>
          <w:tcPr>
            <w:tcW w:w="2160" w:type="dxa"/>
          </w:tcPr>
          <w:p w14:paraId="34E2CB43"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7B9CA4D3"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436C2A8A"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presented in</w:t>
            </w:r>
          </w:p>
        </w:tc>
        <w:tc>
          <w:tcPr>
            <w:tcW w:w="1405" w:type="dxa"/>
          </w:tcPr>
          <w:p w14:paraId="27A8BB96"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560589" w:rsidRPr="00BA0C92" w14:paraId="628088D6" w14:textId="77777777" w:rsidTr="0093239C">
        <w:trPr>
          <w:tblHeader/>
        </w:trPr>
        <w:tc>
          <w:tcPr>
            <w:tcW w:w="2070" w:type="dxa"/>
            <w:vAlign w:val="bottom"/>
          </w:tcPr>
          <w:p w14:paraId="6F6F8B5E"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25428E89"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statement of</w:t>
            </w:r>
          </w:p>
        </w:tc>
        <w:tc>
          <w:tcPr>
            <w:tcW w:w="2160" w:type="dxa"/>
          </w:tcPr>
          <w:p w14:paraId="0562DB24"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3C7D9E7D"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3A35F3E8"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statement</w:t>
            </w:r>
          </w:p>
        </w:tc>
        <w:tc>
          <w:tcPr>
            <w:tcW w:w="1405" w:type="dxa"/>
          </w:tcPr>
          <w:p w14:paraId="42DAE499"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not under</w:t>
            </w:r>
          </w:p>
        </w:tc>
      </w:tr>
      <w:tr w:rsidR="00560589" w:rsidRPr="00BA0C92" w14:paraId="6FE493B4" w14:textId="77777777" w:rsidTr="0093239C">
        <w:trPr>
          <w:tblHeader/>
        </w:trPr>
        <w:tc>
          <w:tcPr>
            <w:tcW w:w="2070" w:type="dxa"/>
            <w:vAlign w:val="bottom"/>
          </w:tcPr>
          <w:p w14:paraId="780E6FFA" w14:textId="0165B21E" w:rsidR="00560589" w:rsidRPr="00EC65EE" w:rsidRDefault="00560589" w:rsidP="00EC65EE">
            <w:pPr>
              <w:spacing w:line="240" w:lineRule="atLeast"/>
              <w:ind w:left="-14" w:right="-18"/>
              <w:jc w:val="center"/>
              <w:rPr>
                <w:rFonts w:cs="Times New Roman"/>
                <w:sz w:val="18"/>
                <w:szCs w:val="18"/>
              </w:rPr>
            </w:pPr>
          </w:p>
        </w:tc>
        <w:tc>
          <w:tcPr>
            <w:tcW w:w="1620" w:type="dxa"/>
          </w:tcPr>
          <w:p w14:paraId="5CEABBC9"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financial</w:t>
            </w:r>
          </w:p>
        </w:tc>
        <w:tc>
          <w:tcPr>
            <w:tcW w:w="2160" w:type="dxa"/>
          </w:tcPr>
          <w:p w14:paraId="3432F280" w14:textId="77777777" w:rsidR="00560589" w:rsidRPr="00EC65EE" w:rsidRDefault="00560589" w:rsidP="002247BB">
            <w:pPr>
              <w:spacing w:line="240" w:lineRule="atLeast"/>
              <w:ind w:left="-110" w:right="-113"/>
              <w:jc w:val="center"/>
              <w:rPr>
                <w:rFonts w:cs="Times New Roman"/>
                <w:sz w:val="18"/>
                <w:szCs w:val="18"/>
              </w:rPr>
            </w:pPr>
            <w:r w:rsidRPr="00EC65EE">
              <w:rPr>
                <w:rFonts w:cs="Times New Roman"/>
                <w:sz w:val="18"/>
                <w:szCs w:val="18"/>
              </w:rPr>
              <w:t>Caption in statement</w:t>
            </w:r>
          </w:p>
        </w:tc>
        <w:tc>
          <w:tcPr>
            <w:tcW w:w="540" w:type="dxa"/>
          </w:tcPr>
          <w:p w14:paraId="218DE23B"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5B2CC115"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of financial</w:t>
            </w:r>
          </w:p>
        </w:tc>
        <w:tc>
          <w:tcPr>
            <w:tcW w:w="1405" w:type="dxa"/>
          </w:tcPr>
          <w:p w14:paraId="5EF81FB0"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the offsetting</w:t>
            </w:r>
          </w:p>
        </w:tc>
      </w:tr>
      <w:tr w:rsidR="00560589" w:rsidRPr="00BA0C92" w14:paraId="056C8534" w14:textId="77777777" w:rsidTr="0093239C">
        <w:trPr>
          <w:tblHeader/>
        </w:trPr>
        <w:tc>
          <w:tcPr>
            <w:tcW w:w="2070" w:type="dxa"/>
            <w:vAlign w:val="bottom"/>
          </w:tcPr>
          <w:p w14:paraId="2F034864" w14:textId="7B7BC45A" w:rsidR="00560589" w:rsidRPr="00EC65EE" w:rsidRDefault="00560589" w:rsidP="002247BB">
            <w:pPr>
              <w:spacing w:line="240" w:lineRule="atLeast"/>
              <w:ind w:left="-14" w:right="-18"/>
              <w:jc w:val="center"/>
              <w:rPr>
                <w:rFonts w:cs="Times New Roman"/>
                <w:sz w:val="18"/>
                <w:szCs w:val="18"/>
              </w:rPr>
            </w:pPr>
          </w:p>
        </w:tc>
        <w:tc>
          <w:tcPr>
            <w:tcW w:w="1620" w:type="dxa"/>
          </w:tcPr>
          <w:p w14:paraId="2BFD02AA"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position</w:t>
            </w:r>
          </w:p>
        </w:tc>
        <w:tc>
          <w:tcPr>
            <w:tcW w:w="2160" w:type="dxa"/>
          </w:tcPr>
          <w:p w14:paraId="245C0189" w14:textId="77777777" w:rsidR="00560589" w:rsidRPr="00EC65EE" w:rsidRDefault="00560589" w:rsidP="002247BB">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540" w:type="dxa"/>
          </w:tcPr>
          <w:p w14:paraId="78B3AD12" w14:textId="77777777" w:rsidR="00560589" w:rsidRPr="00EC65EE" w:rsidRDefault="00560589" w:rsidP="002247BB">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50" w:type="dxa"/>
          </w:tcPr>
          <w:p w14:paraId="2003969C"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position</w:t>
            </w:r>
          </w:p>
        </w:tc>
        <w:tc>
          <w:tcPr>
            <w:tcW w:w="1405" w:type="dxa"/>
          </w:tcPr>
          <w:p w14:paraId="44B596F1"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conditions</w:t>
            </w:r>
          </w:p>
        </w:tc>
      </w:tr>
      <w:tr w:rsidR="00560589" w:rsidRPr="00BA0C92" w14:paraId="71DA1F99" w14:textId="77777777" w:rsidTr="0093239C">
        <w:trPr>
          <w:tblHeader/>
        </w:trPr>
        <w:tc>
          <w:tcPr>
            <w:tcW w:w="2070" w:type="dxa"/>
            <w:vAlign w:val="bottom"/>
          </w:tcPr>
          <w:p w14:paraId="2F3ED3B7" w14:textId="77777777" w:rsidR="00560589" w:rsidRPr="00EC65EE" w:rsidRDefault="00560589" w:rsidP="002247BB">
            <w:pPr>
              <w:spacing w:line="240" w:lineRule="atLeast"/>
              <w:ind w:left="-14" w:right="-18"/>
              <w:rPr>
                <w:rFonts w:cs="Times New Roman"/>
                <w:b/>
                <w:bCs/>
                <w:i/>
                <w:iCs/>
                <w:sz w:val="18"/>
                <w:szCs w:val="18"/>
              </w:rPr>
            </w:pPr>
          </w:p>
        </w:tc>
        <w:tc>
          <w:tcPr>
            <w:tcW w:w="1620" w:type="dxa"/>
            <w:vAlign w:val="bottom"/>
          </w:tcPr>
          <w:p w14:paraId="184CD352" w14:textId="77777777" w:rsidR="00560589" w:rsidRPr="00EC65EE" w:rsidRDefault="00560589" w:rsidP="00EC65EE">
            <w:pPr>
              <w:spacing w:line="240" w:lineRule="atLeast"/>
              <w:ind w:left="-105" w:right="-111"/>
              <w:jc w:val="center"/>
              <w:rPr>
                <w:rFonts w:cs="Times New Roman"/>
                <w:i/>
                <w:iCs/>
                <w:sz w:val="18"/>
                <w:szCs w:val="18"/>
                <w:lang w:bidi="th-TH"/>
              </w:rPr>
            </w:pPr>
            <w:r w:rsidRPr="00EC65EE">
              <w:rPr>
                <w:rFonts w:cs="Times New Roman"/>
                <w:i/>
                <w:iCs/>
                <w:sz w:val="18"/>
                <w:szCs w:val="18"/>
                <w:lang w:bidi="th-TH"/>
              </w:rPr>
              <w:t>(in thousand Baht)</w:t>
            </w:r>
          </w:p>
        </w:tc>
        <w:tc>
          <w:tcPr>
            <w:tcW w:w="2160" w:type="dxa"/>
            <w:vAlign w:val="bottom"/>
          </w:tcPr>
          <w:p w14:paraId="5653C156" w14:textId="77777777" w:rsidR="00560589" w:rsidRPr="00EC65EE" w:rsidRDefault="00560589" w:rsidP="002247BB">
            <w:pPr>
              <w:tabs>
                <w:tab w:val="decimal" w:pos="748"/>
              </w:tabs>
              <w:spacing w:line="240" w:lineRule="atLeast"/>
              <w:ind w:left="-110" w:right="-113"/>
              <w:jc w:val="center"/>
              <w:rPr>
                <w:rFonts w:cs="Times New Roman"/>
                <w:sz w:val="18"/>
                <w:szCs w:val="18"/>
                <w:lang w:bidi="th-TH"/>
              </w:rPr>
            </w:pPr>
          </w:p>
        </w:tc>
        <w:tc>
          <w:tcPr>
            <w:tcW w:w="540" w:type="dxa"/>
            <w:vAlign w:val="bottom"/>
          </w:tcPr>
          <w:p w14:paraId="662CE432" w14:textId="77777777" w:rsidR="00560589" w:rsidRPr="00EC65EE" w:rsidRDefault="00560589" w:rsidP="002247BB">
            <w:pPr>
              <w:tabs>
                <w:tab w:val="decimal" w:pos="748"/>
              </w:tabs>
              <w:spacing w:line="240" w:lineRule="atLeast"/>
              <w:ind w:right="-169"/>
              <w:rPr>
                <w:rFonts w:cs="Times New Roman"/>
                <w:sz w:val="18"/>
                <w:szCs w:val="18"/>
                <w:lang w:bidi="th-TH"/>
              </w:rPr>
            </w:pPr>
          </w:p>
        </w:tc>
        <w:tc>
          <w:tcPr>
            <w:tcW w:w="2755" w:type="dxa"/>
            <w:gridSpan w:val="2"/>
            <w:vAlign w:val="bottom"/>
          </w:tcPr>
          <w:p w14:paraId="633B37D7" w14:textId="77777777" w:rsidR="00560589" w:rsidRPr="00EC65EE" w:rsidRDefault="00560589" w:rsidP="002247BB">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C45B23" w:rsidRPr="00BA0C92" w14:paraId="00776005" w14:textId="77777777" w:rsidTr="00EC65EE">
        <w:tc>
          <w:tcPr>
            <w:tcW w:w="2070" w:type="dxa"/>
            <w:vAlign w:val="bottom"/>
          </w:tcPr>
          <w:p w14:paraId="57FB3162" w14:textId="3A7C19F0" w:rsidR="00C45B23" w:rsidRPr="00EC65EE" w:rsidRDefault="00C45B23" w:rsidP="00C45B23">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620" w:type="dxa"/>
            <w:vAlign w:val="bottom"/>
          </w:tcPr>
          <w:p w14:paraId="5AA25FBB" w14:textId="77777777" w:rsidR="00C45B23" w:rsidRPr="00EC65EE" w:rsidRDefault="00C45B23" w:rsidP="00C45B23">
            <w:pPr>
              <w:tabs>
                <w:tab w:val="decimal" w:pos="748"/>
              </w:tabs>
              <w:spacing w:line="240" w:lineRule="atLeast"/>
              <w:ind w:right="-169"/>
              <w:rPr>
                <w:rFonts w:cs="Times New Roman"/>
                <w:sz w:val="18"/>
                <w:szCs w:val="18"/>
                <w:lang w:bidi="th-TH"/>
              </w:rPr>
            </w:pPr>
          </w:p>
        </w:tc>
        <w:tc>
          <w:tcPr>
            <w:tcW w:w="2160" w:type="dxa"/>
            <w:vAlign w:val="bottom"/>
          </w:tcPr>
          <w:p w14:paraId="223F6EB0" w14:textId="77777777" w:rsidR="00C45B23" w:rsidRPr="00EC65EE" w:rsidRDefault="00C45B23" w:rsidP="00C45B23">
            <w:pPr>
              <w:spacing w:line="240" w:lineRule="atLeast"/>
              <w:ind w:left="-110" w:right="-113"/>
              <w:jc w:val="center"/>
              <w:rPr>
                <w:rFonts w:cs="Times New Roman"/>
                <w:sz w:val="18"/>
                <w:szCs w:val="18"/>
                <w:lang w:bidi="th-TH"/>
              </w:rPr>
            </w:pPr>
          </w:p>
        </w:tc>
        <w:tc>
          <w:tcPr>
            <w:tcW w:w="540" w:type="dxa"/>
            <w:vAlign w:val="bottom"/>
          </w:tcPr>
          <w:p w14:paraId="76862309" w14:textId="77777777" w:rsidR="00C45B23" w:rsidRPr="00EC65EE" w:rsidRDefault="00C45B23" w:rsidP="00C45B23">
            <w:pPr>
              <w:spacing w:line="240" w:lineRule="atLeast"/>
              <w:ind w:right="-169"/>
              <w:rPr>
                <w:rFonts w:cs="Times New Roman"/>
                <w:sz w:val="18"/>
                <w:szCs w:val="18"/>
                <w:lang w:bidi="th-TH"/>
              </w:rPr>
            </w:pPr>
          </w:p>
        </w:tc>
        <w:tc>
          <w:tcPr>
            <w:tcW w:w="1350" w:type="dxa"/>
            <w:vAlign w:val="bottom"/>
          </w:tcPr>
          <w:p w14:paraId="12FB0CF4" w14:textId="77777777" w:rsidR="00C45B23" w:rsidRPr="00EC65EE" w:rsidRDefault="00C45B23" w:rsidP="00C45B23">
            <w:pPr>
              <w:tabs>
                <w:tab w:val="decimal" w:pos="748"/>
              </w:tabs>
              <w:spacing w:line="240" w:lineRule="atLeast"/>
              <w:ind w:right="-169"/>
              <w:rPr>
                <w:rFonts w:cs="Times New Roman"/>
                <w:sz w:val="18"/>
                <w:szCs w:val="18"/>
                <w:lang w:bidi="th-TH"/>
              </w:rPr>
            </w:pPr>
          </w:p>
        </w:tc>
        <w:tc>
          <w:tcPr>
            <w:tcW w:w="1405" w:type="dxa"/>
            <w:vAlign w:val="bottom"/>
          </w:tcPr>
          <w:p w14:paraId="442CA9B5" w14:textId="77777777" w:rsidR="00C45B23" w:rsidRPr="00EC65EE" w:rsidRDefault="00C45B23" w:rsidP="00C45B23">
            <w:pPr>
              <w:tabs>
                <w:tab w:val="decimal" w:pos="748"/>
              </w:tabs>
              <w:spacing w:line="240" w:lineRule="atLeast"/>
              <w:ind w:right="-169"/>
              <w:rPr>
                <w:rFonts w:cs="Times New Roman"/>
                <w:sz w:val="18"/>
                <w:szCs w:val="18"/>
                <w:lang w:bidi="th-TH"/>
              </w:rPr>
            </w:pPr>
          </w:p>
        </w:tc>
      </w:tr>
      <w:tr w:rsidR="00C45B23" w:rsidRPr="00BA0C92" w14:paraId="56E589B6" w14:textId="77777777" w:rsidTr="00EC65EE">
        <w:trPr>
          <w:trHeight w:val="60"/>
        </w:trPr>
        <w:tc>
          <w:tcPr>
            <w:tcW w:w="2070" w:type="dxa"/>
            <w:vAlign w:val="bottom"/>
          </w:tcPr>
          <w:p w14:paraId="1B5D5872" w14:textId="77777777" w:rsidR="00C45B23" w:rsidRPr="00EC65EE" w:rsidRDefault="00C45B23" w:rsidP="00C45B23">
            <w:pPr>
              <w:spacing w:line="240" w:lineRule="atLeast"/>
              <w:ind w:left="-14" w:right="-18"/>
              <w:rPr>
                <w:rFonts w:cs="Times New Roman"/>
                <w:sz w:val="18"/>
                <w:szCs w:val="18"/>
              </w:rPr>
            </w:pPr>
            <w:r w:rsidRPr="00EC65EE">
              <w:rPr>
                <w:rFonts w:cs="Times New Roman"/>
                <w:sz w:val="18"/>
                <w:szCs w:val="18"/>
              </w:rPr>
              <w:t xml:space="preserve">Reverse repurchase </w:t>
            </w:r>
          </w:p>
          <w:p w14:paraId="0F05E625" w14:textId="13F5A125" w:rsidR="00C45B23" w:rsidRPr="00EC65EE" w:rsidRDefault="00C45B23" w:rsidP="00C45B23">
            <w:pPr>
              <w:spacing w:line="240" w:lineRule="atLeast"/>
              <w:ind w:left="-14" w:right="-18" w:firstLine="174"/>
              <w:rPr>
                <w:rFonts w:cs="Times New Roman"/>
                <w:sz w:val="18"/>
                <w:szCs w:val="18"/>
              </w:rPr>
            </w:pPr>
            <w:r w:rsidRPr="00EC65EE">
              <w:rPr>
                <w:rFonts w:cs="Times New Roman"/>
                <w:sz w:val="18"/>
                <w:szCs w:val="18"/>
              </w:rPr>
              <w:t>agreements</w:t>
            </w:r>
          </w:p>
        </w:tc>
        <w:tc>
          <w:tcPr>
            <w:tcW w:w="1620" w:type="dxa"/>
            <w:vAlign w:val="bottom"/>
          </w:tcPr>
          <w:p w14:paraId="705AD3F5" w14:textId="6FBF070B" w:rsidR="00C45B23" w:rsidRPr="00C45B23" w:rsidRDefault="00A61EED" w:rsidP="00C45B23">
            <w:pPr>
              <w:tabs>
                <w:tab w:val="decimal" w:pos="1315"/>
              </w:tabs>
              <w:spacing w:line="240" w:lineRule="atLeast"/>
              <w:ind w:right="-169"/>
              <w:rPr>
                <w:rFonts w:cs="Times New Roman"/>
                <w:sz w:val="18"/>
                <w:szCs w:val="18"/>
              </w:rPr>
            </w:pPr>
            <w:r w:rsidRPr="00A61EED">
              <w:rPr>
                <w:rFonts w:cs="Times New Roman"/>
                <w:sz w:val="18"/>
                <w:szCs w:val="18"/>
              </w:rPr>
              <w:t>13,400,000</w:t>
            </w:r>
          </w:p>
        </w:tc>
        <w:tc>
          <w:tcPr>
            <w:tcW w:w="2160" w:type="dxa"/>
            <w:vAlign w:val="bottom"/>
          </w:tcPr>
          <w:p w14:paraId="0E98D21C" w14:textId="24CB3C7B" w:rsidR="00C45B23" w:rsidRPr="00EC65EE" w:rsidRDefault="004D7BA4" w:rsidP="009654DC">
            <w:pPr>
              <w:spacing w:line="240" w:lineRule="atLeast"/>
              <w:ind w:left="255" w:right="-18" w:hanging="182"/>
              <w:rPr>
                <w:rFonts w:cs="Times New Roman"/>
                <w:sz w:val="18"/>
                <w:szCs w:val="18"/>
                <w:lang w:bidi="th-TH"/>
              </w:rPr>
            </w:pPr>
            <w:r w:rsidRPr="007F28FE">
              <w:rPr>
                <w:rFonts w:cs="Times New Roman"/>
                <w:sz w:val="18"/>
                <w:szCs w:val="18"/>
                <w:lang w:bidi="th-TH"/>
              </w:rPr>
              <w:t xml:space="preserve">Interbank and money </w:t>
            </w:r>
            <w:r>
              <w:rPr>
                <w:rFonts w:cs="Times New Roman"/>
                <w:sz w:val="18"/>
                <w:szCs w:val="18"/>
                <w:lang w:bidi="th-TH"/>
              </w:rPr>
              <w:t>m</w:t>
            </w:r>
            <w:r w:rsidRPr="00AB5DFA">
              <w:rPr>
                <w:rFonts w:cs="Times New Roman"/>
                <w:sz w:val="18"/>
                <w:szCs w:val="18"/>
                <w:lang w:bidi="th-TH"/>
              </w:rPr>
              <w:t>arket</w:t>
            </w:r>
            <w:r>
              <w:rPr>
                <w:rFonts w:cs="Times New Roman"/>
                <w:sz w:val="18"/>
                <w:szCs w:val="18"/>
                <w:lang w:bidi="th-TH"/>
              </w:rPr>
              <w:t>, net</w:t>
            </w:r>
            <w:r w:rsidRPr="00AB5DFA">
              <w:rPr>
                <w:rFonts w:cs="Times New Roman"/>
                <w:sz w:val="18"/>
                <w:szCs w:val="18"/>
                <w:lang w:bidi="th-TH"/>
              </w:rPr>
              <w:t xml:space="preserve"> (assets)</w:t>
            </w:r>
          </w:p>
        </w:tc>
        <w:tc>
          <w:tcPr>
            <w:tcW w:w="540" w:type="dxa"/>
            <w:vAlign w:val="bottom"/>
          </w:tcPr>
          <w:p w14:paraId="17C14741" w14:textId="132C333B" w:rsidR="00C45B23" w:rsidRPr="00EC65EE" w:rsidRDefault="004D7BA4" w:rsidP="00C45B23">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50" w:type="dxa"/>
            <w:vAlign w:val="bottom"/>
          </w:tcPr>
          <w:p w14:paraId="6CD73C3D" w14:textId="1C922E2F" w:rsidR="00C45B23" w:rsidRPr="00A61EED" w:rsidRDefault="00A61EED" w:rsidP="00C45B23">
            <w:pPr>
              <w:tabs>
                <w:tab w:val="decimal" w:pos="1110"/>
              </w:tabs>
              <w:spacing w:line="240" w:lineRule="atLeast"/>
              <w:ind w:right="-169"/>
              <w:rPr>
                <w:rFonts w:cs="Times New Roman"/>
                <w:sz w:val="18"/>
                <w:szCs w:val="18"/>
                <w:lang w:bidi="th-TH"/>
              </w:rPr>
            </w:pPr>
            <w:r w:rsidRPr="00A61EED">
              <w:rPr>
                <w:rFonts w:cs="Times New Roman"/>
                <w:sz w:val="18"/>
                <w:szCs w:val="18"/>
                <w:lang w:bidi="th-TH"/>
              </w:rPr>
              <w:t>15,591,343</w:t>
            </w:r>
          </w:p>
        </w:tc>
        <w:tc>
          <w:tcPr>
            <w:tcW w:w="1405" w:type="dxa"/>
            <w:vAlign w:val="bottom"/>
          </w:tcPr>
          <w:p w14:paraId="182ECFC5" w14:textId="69E8CD2D" w:rsidR="00C45B23" w:rsidRPr="00AA6956" w:rsidRDefault="00A61EED" w:rsidP="00C45B23">
            <w:pPr>
              <w:tabs>
                <w:tab w:val="decimal" w:pos="1151"/>
              </w:tabs>
              <w:spacing w:line="240" w:lineRule="atLeast"/>
              <w:ind w:right="-169"/>
              <w:rPr>
                <w:rFonts w:cstheme="minorBidi"/>
                <w:sz w:val="18"/>
                <w:szCs w:val="18"/>
                <w:lang w:bidi="th-TH"/>
              </w:rPr>
            </w:pPr>
            <w:r w:rsidRPr="00A61EED">
              <w:rPr>
                <w:rFonts w:cstheme="minorBidi"/>
                <w:sz w:val="18"/>
                <w:szCs w:val="18"/>
                <w:lang w:bidi="th-TH"/>
              </w:rPr>
              <w:t>2,191,343</w:t>
            </w:r>
          </w:p>
        </w:tc>
      </w:tr>
      <w:tr w:rsidR="00C45B23" w:rsidRPr="00BA0C92" w14:paraId="1A1F56C0" w14:textId="77777777" w:rsidTr="00EC65EE">
        <w:tc>
          <w:tcPr>
            <w:tcW w:w="2070" w:type="dxa"/>
            <w:vAlign w:val="bottom"/>
          </w:tcPr>
          <w:p w14:paraId="3EE10075" w14:textId="522FABFD" w:rsidR="00C45B23" w:rsidRPr="00EC65EE" w:rsidRDefault="00C45B23" w:rsidP="00C45B23">
            <w:pPr>
              <w:spacing w:line="240" w:lineRule="atLeast"/>
              <w:ind w:left="-14" w:right="-18"/>
              <w:rPr>
                <w:rFonts w:cs="Times New Roman"/>
                <w:b/>
                <w:bCs/>
                <w:sz w:val="18"/>
                <w:szCs w:val="18"/>
              </w:rPr>
            </w:pPr>
            <w:r w:rsidRPr="00EC65EE">
              <w:rPr>
                <w:rFonts w:cs="Times New Roman"/>
                <w:b/>
                <w:bCs/>
                <w:sz w:val="18"/>
                <w:szCs w:val="18"/>
              </w:rPr>
              <w:t>Total</w:t>
            </w:r>
          </w:p>
        </w:tc>
        <w:tc>
          <w:tcPr>
            <w:tcW w:w="1620" w:type="dxa"/>
            <w:vAlign w:val="bottom"/>
          </w:tcPr>
          <w:p w14:paraId="58DB4D36" w14:textId="11822461" w:rsidR="00C45B23" w:rsidRPr="00C45B23" w:rsidRDefault="00A61EED" w:rsidP="00C45B23">
            <w:pPr>
              <w:pBdr>
                <w:top w:val="single" w:sz="4" w:space="1" w:color="auto"/>
                <w:bottom w:val="double" w:sz="4" w:space="1" w:color="auto"/>
              </w:pBdr>
              <w:tabs>
                <w:tab w:val="decimal" w:pos="1315"/>
              </w:tabs>
              <w:spacing w:line="240" w:lineRule="atLeast"/>
              <w:ind w:right="-169"/>
              <w:rPr>
                <w:rFonts w:cs="Times New Roman"/>
                <w:b/>
                <w:bCs/>
                <w:sz w:val="18"/>
                <w:szCs w:val="18"/>
              </w:rPr>
            </w:pPr>
            <w:r w:rsidRPr="00A61EED">
              <w:rPr>
                <w:rFonts w:cs="Times New Roman"/>
                <w:b/>
                <w:bCs/>
                <w:sz w:val="18"/>
                <w:szCs w:val="18"/>
              </w:rPr>
              <w:t>13,400,000</w:t>
            </w:r>
          </w:p>
        </w:tc>
        <w:tc>
          <w:tcPr>
            <w:tcW w:w="2160" w:type="dxa"/>
            <w:vAlign w:val="bottom"/>
          </w:tcPr>
          <w:p w14:paraId="702E001C" w14:textId="77777777" w:rsidR="00C45B23" w:rsidRPr="00EC65EE" w:rsidRDefault="00C45B23" w:rsidP="00C45B23">
            <w:pPr>
              <w:spacing w:line="240" w:lineRule="atLeast"/>
              <w:ind w:left="70" w:right="-169"/>
              <w:rPr>
                <w:rFonts w:cs="Times New Roman"/>
                <w:b/>
                <w:bCs/>
                <w:sz w:val="18"/>
                <w:szCs w:val="18"/>
                <w:lang w:bidi="th-TH"/>
              </w:rPr>
            </w:pPr>
          </w:p>
        </w:tc>
        <w:tc>
          <w:tcPr>
            <w:tcW w:w="540" w:type="dxa"/>
            <w:vAlign w:val="bottom"/>
          </w:tcPr>
          <w:p w14:paraId="2FC716CD" w14:textId="77777777" w:rsidR="00C45B23" w:rsidRPr="00EC65EE" w:rsidRDefault="00C45B23" w:rsidP="00C45B23">
            <w:pPr>
              <w:spacing w:line="240" w:lineRule="atLeast"/>
              <w:ind w:right="-169"/>
              <w:rPr>
                <w:rFonts w:cs="Times New Roman"/>
                <w:b/>
                <w:bCs/>
                <w:sz w:val="18"/>
                <w:szCs w:val="18"/>
                <w:lang w:bidi="th-TH"/>
              </w:rPr>
            </w:pPr>
          </w:p>
        </w:tc>
        <w:tc>
          <w:tcPr>
            <w:tcW w:w="1350" w:type="dxa"/>
            <w:vAlign w:val="bottom"/>
          </w:tcPr>
          <w:p w14:paraId="03C28E38" w14:textId="5FF917F4" w:rsidR="00C45B23" w:rsidRPr="00AA6956" w:rsidRDefault="00A61EED" w:rsidP="00C45B23">
            <w:pPr>
              <w:pBdr>
                <w:top w:val="single" w:sz="4" w:space="1" w:color="auto"/>
                <w:bottom w:val="double" w:sz="4" w:space="1" w:color="auto"/>
              </w:pBdr>
              <w:tabs>
                <w:tab w:val="decimal" w:pos="1110"/>
              </w:tabs>
              <w:spacing w:line="240" w:lineRule="atLeast"/>
              <w:ind w:right="-169"/>
              <w:rPr>
                <w:rFonts w:cstheme="minorBidi"/>
                <w:b/>
                <w:bCs/>
                <w:sz w:val="18"/>
                <w:szCs w:val="18"/>
                <w:lang w:bidi="th-TH"/>
              </w:rPr>
            </w:pPr>
            <w:r w:rsidRPr="00A61EED">
              <w:rPr>
                <w:rFonts w:cstheme="minorBidi"/>
                <w:b/>
                <w:bCs/>
                <w:sz w:val="18"/>
                <w:szCs w:val="18"/>
                <w:lang w:bidi="th-TH"/>
              </w:rPr>
              <w:t>15,591,343</w:t>
            </w:r>
          </w:p>
        </w:tc>
        <w:tc>
          <w:tcPr>
            <w:tcW w:w="1405" w:type="dxa"/>
            <w:vAlign w:val="bottom"/>
          </w:tcPr>
          <w:p w14:paraId="59D6A25B" w14:textId="4C7F2434" w:rsidR="00C45B23" w:rsidRPr="00AA6956" w:rsidRDefault="00A61EED" w:rsidP="00C45B23">
            <w:pPr>
              <w:pBdr>
                <w:top w:val="single" w:sz="4" w:space="1" w:color="auto"/>
                <w:bottom w:val="double" w:sz="4" w:space="1" w:color="auto"/>
              </w:pBdr>
              <w:tabs>
                <w:tab w:val="decimal" w:pos="1154"/>
              </w:tabs>
              <w:spacing w:line="240" w:lineRule="atLeast"/>
              <w:ind w:right="-169"/>
              <w:rPr>
                <w:rFonts w:cstheme="minorBidi"/>
                <w:b/>
                <w:bCs/>
                <w:sz w:val="18"/>
                <w:szCs w:val="18"/>
                <w:lang w:bidi="th-TH"/>
              </w:rPr>
            </w:pPr>
            <w:r w:rsidRPr="00A61EED">
              <w:rPr>
                <w:rFonts w:cstheme="minorBidi"/>
                <w:b/>
                <w:bCs/>
                <w:sz w:val="18"/>
                <w:szCs w:val="18"/>
                <w:lang w:bidi="th-TH"/>
              </w:rPr>
              <w:t>2,191,343</w:t>
            </w:r>
          </w:p>
        </w:tc>
      </w:tr>
      <w:tr w:rsidR="00F564FA" w:rsidRPr="00BA0C92" w14:paraId="2AC0D1CA" w14:textId="77777777" w:rsidTr="0093239C">
        <w:tc>
          <w:tcPr>
            <w:tcW w:w="2070" w:type="dxa"/>
            <w:vAlign w:val="bottom"/>
          </w:tcPr>
          <w:p w14:paraId="460E371F" w14:textId="77777777" w:rsidR="00F564FA" w:rsidRPr="00EC65EE" w:rsidRDefault="00F564FA" w:rsidP="0011656D">
            <w:pPr>
              <w:spacing w:line="240" w:lineRule="atLeast"/>
              <w:ind w:left="-14" w:right="-18"/>
              <w:rPr>
                <w:rFonts w:cs="Times New Roman"/>
                <w:b/>
                <w:bCs/>
                <w:sz w:val="18"/>
                <w:szCs w:val="18"/>
              </w:rPr>
            </w:pPr>
          </w:p>
        </w:tc>
        <w:tc>
          <w:tcPr>
            <w:tcW w:w="1620" w:type="dxa"/>
            <w:vAlign w:val="bottom"/>
          </w:tcPr>
          <w:p w14:paraId="2A656B1E" w14:textId="77777777" w:rsidR="00F564FA" w:rsidRPr="00552334" w:rsidRDefault="00F564FA" w:rsidP="0093239C">
            <w:pPr>
              <w:tabs>
                <w:tab w:val="decimal" w:pos="1315"/>
              </w:tabs>
              <w:spacing w:line="240" w:lineRule="atLeast"/>
              <w:ind w:right="-169"/>
              <w:rPr>
                <w:b/>
                <w:bCs/>
                <w:sz w:val="18"/>
                <w:szCs w:val="18"/>
              </w:rPr>
            </w:pPr>
          </w:p>
        </w:tc>
        <w:tc>
          <w:tcPr>
            <w:tcW w:w="2160" w:type="dxa"/>
            <w:vAlign w:val="bottom"/>
          </w:tcPr>
          <w:p w14:paraId="0FCB22FC" w14:textId="77777777" w:rsidR="00F564FA" w:rsidRPr="00EC65EE" w:rsidRDefault="00F564FA" w:rsidP="0011656D">
            <w:pPr>
              <w:spacing w:line="240" w:lineRule="atLeast"/>
              <w:ind w:left="70" w:right="-169"/>
              <w:rPr>
                <w:rFonts w:cs="Times New Roman"/>
                <w:b/>
                <w:bCs/>
                <w:sz w:val="18"/>
                <w:szCs w:val="18"/>
                <w:lang w:bidi="th-TH"/>
              </w:rPr>
            </w:pPr>
          </w:p>
        </w:tc>
        <w:tc>
          <w:tcPr>
            <w:tcW w:w="540" w:type="dxa"/>
            <w:vAlign w:val="bottom"/>
          </w:tcPr>
          <w:p w14:paraId="7F09E327" w14:textId="77777777" w:rsidR="00F564FA" w:rsidRPr="00EC65EE" w:rsidRDefault="00F564FA" w:rsidP="0011656D">
            <w:pPr>
              <w:spacing w:line="240" w:lineRule="atLeast"/>
              <w:ind w:right="-169"/>
              <w:rPr>
                <w:rFonts w:cs="Times New Roman"/>
                <w:b/>
                <w:bCs/>
                <w:sz w:val="18"/>
                <w:szCs w:val="18"/>
                <w:lang w:bidi="th-TH"/>
              </w:rPr>
            </w:pPr>
          </w:p>
        </w:tc>
        <w:tc>
          <w:tcPr>
            <w:tcW w:w="1350" w:type="dxa"/>
            <w:vAlign w:val="bottom"/>
          </w:tcPr>
          <w:p w14:paraId="395C458E" w14:textId="77777777" w:rsidR="00F564FA" w:rsidRPr="00552334" w:rsidRDefault="00F564FA" w:rsidP="0093239C">
            <w:pPr>
              <w:tabs>
                <w:tab w:val="decimal" w:pos="1110"/>
              </w:tabs>
              <w:spacing w:line="240" w:lineRule="atLeast"/>
              <w:ind w:right="-169"/>
              <w:rPr>
                <w:b/>
                <w:bCs/>
                <w:sz w:val="18"/>
                <w:szCs w:val="18"/>
              </w:rPr>
            </w:pPr>
          </w:p>
        </w:tc>
        <w:tc>
          <w:tcPr>
            <w:tcW w:w="1405" w:type="dxa"/>
            <w:vAlign w:val="bottom"/>
          </w:tcPr>
          <w:p w14:paraId="23E53221" w14:textId="77777777" w:rsidR="00F564FA" w:rsidRPr="00552334" w:rsidRDefault="00F564FA" w:rsidP="0093239C">
            <w:pPr>
              <w:tabs>
                <w:tab w:val="decimal" w:pos="1154"/>
              </w:tabs>
              <w:spacing w:line="240" w:lineRule="atLeast"/>
              <w:ind w:right="-169"/>
              <w:rPr>
                <w:rFonts w:cstheme="majorBidi"/>
                <w:sz w:val="18"/>
                <w:szCs w:val="18"/>
              </w:rPr>
            </w:pPr>
          </w:p>
        </w:tc>
      </w:tr>
      <w:tr w:rsidR="00F564FA" w:rsidRPr="00BA0C92" w14:paraId="55E921EF" w14:textId="77777777" w:rsidTr="00F564FA">
        <w:tc>
          <w:tcPr>
            <w:tcW w:w="2070" w:type="dxa"/>
            <w:vAlign w:val="bottom"/>
          </w:tcPr>
          <w:p w14:paraId="39622446" w14:textId="7472C9E7" w:rsidR="00F564FA" w:rsidRPr="00EC65EE" w:rsidRDefault="00F564FA" w:rsidP="00F564FA">
            <w:pPr>
              <w:spacing w:line="240" w:lineRule="atLeast"/>
              <w:ind w:left="-14" w:right="-18"/>
              <w:rPr>
                <w:rFonts w:cs="Times New Roman"/>
                <w:b/>
                <w:bCs/>
                <w:sz w:val="18"/>
                <w:szCs w:val="18"/>
              </w:rPr>
            </w:pPr>
            <w:r w:rsidRPr="00EC65EE">
              <w:rPr>
                <w:rFonts w:cs="Times New Roman"/>
                <w:b/>
                <w:bCs/>
                <w:i/>
                <w:iCs/>
                <w:sz w:val="18"/>
                <w:szCs w:val="18"/>
              </w:rPr>
              <w:t xml:space="preserve">Financial </w:t>
            </w:r>
            <w:r>
              <w:rPr>
                <w:rFonts w:cs="Times New Roman"/>
                <w:b/>
                <w:bCs/>
                <w:i/>
                <w:iCs/>
                <w:sz w:val="18"/>
                <w:szCs w:val="18"/>
              </w:rPr>
              <w:t>liabilitie</w:t>
            </w:r>
            <w:r w:rsidRPr="00EC65EE">
              <w:rPr>
                <w:rFonts w:cs="Times New Roman"/>
                <w:b/>
                <w:bCs/>
                <w:i/>
                <w:iCs/>
                <w:sz w:val="18"/>
                <w:szCs w:val="18"/>
              </w:rPr>
              <w:t>s</w:t>
            </w:r>
          </w:p>
        </w:tc>
        <w:tc>
          <w:tcPr>
            <w:tcW w:w="1620" w:type="dxa"/>
            <w:vAlign w:val="bottom"/>
          </w:tcPr>
          <w:p w14:paraId="05165A6A" w14:textId="77777777" w:rsidR="00F564FA" w:rsidRPr="00552334" w:rsidRDefault="00F564FA" w:rsidP="00F564FA">
            <w:pPr>
              <w:tabs>
                <w:tab w:val="decimal" w:pos="1315"/>
              </w:tabs>
              <w:spacing w:line="240" w:lineRule="atLeast"/>
              <w:ind w:right="-169"/>
              <w:rPr>
                <w:b/>
                <w:bCs/>
                <w:sz w:val="18"/>
                <w:szCs w:val="18"/>
              </w:rPr>
            </w:pPr>
          </w:p>
        </w:tc>
        <w:tc>
          <w:tcPr>
            <w:tcW w:w="2160" w:type="dxa"/>
            <w:vAlign w:val="bottom"/>
          </w:tcPr>
          <w:p w14:paraId="459744D6" w14:textId="77777777" w:rsidR="00F564FA" w:rsidRPr="00EC65EE" w:rsidRDefault="00F564FA" w:rsidP="00F564FA">
            <w:pPr>
              <w:spacing w:line="240" w:lineRule="atLeast"/>
              <w:ind w:left="70" w:right="-169"/>
              <w:rPr>
                <w:rFonts w:cs="Times New Roman"/>
                <w:b/>
                <w:bCs/>
                <w:sz w:val="18"/>
                <w:szCs w:val="18"/>
                <w:lang w:bidi="th-TH"/>
              </w:rPr>
            </w:pPr>
          </w:p>
        </w:tc>
        <w:tc>
          <w:tcPr>
            <w:tcW w:w="540" w:type="dxa"/>
            <w:vAlign w:val="bottom"/>
          </w:tcPr>
          <w:p w14:paraId="5738A5A6" w14:textId="77777777" w:rsidR="00F564FA" w:rsidRPr="00EC65EE" w:rsidRDefault="00F564FA" w:rsidP="00F564FA">
            <w:pPr>
              <w:spacing w:line="240" w:lineRule="atLeast"/>
              <w:ind w:right="-169"/>
              <w:rPr>
                <w:rFonts w:cs="Times New Roman"/>
                <w:b/>
                <w:bCs/>
                <w:sz w:val="18"/>
                <w:szCs w:val="18"/>
                <w:lang w:bidi="th-TH"/>
              </w:rPr>
            </w:pPr>
          </w:p>
        </w:tc>
        <w:tc>
          <w:tcPr>
            <w:tcW w:w="1350" w:type="dxa"/>
            <w:vAlign w:val="bottom"/>
          </w:tcPr>
          <w:p w14:paraId="3337BE54" w14:textId="77777777" w:rsidR="00F564FA" w:rsidRPr="00552334" w:rsidRDefault="00F564FA" w:rsidP="00F564FA">
            <w:pPr>
              <w:tabs>
                <w:tab w:val="decimal" w:pos="1110"/>
              </w:tabs>
              <w:spacing w:line="240" w:lineRule="atLeast"/>
              <w:ind w:right="-169"/>
              <w:rPr>
                <w:b/>
                <w:bCs/>
                <w:sz w:val="18"/>
                <w:szCs w:val="18"/>
              </w:rPr>
            </w:pPr>
          </w:p>
        </w:tc>
        <w:tc>
          <w:tcPr>
            <w:tcW w:w="1405" w:type="dxa"/>
            <w:vAlign w:val="bottom"/>
          </w:tcPr>
          <w:p w14:paraId="7C8D5B01" w14:textId="77777777" w:rsidR="00F564FA" w:rsidRPr="00552334" w:rsidRDefault="00F564FA" w:rsidP="00F564FA">
            <w:pPr>
              <w:tabs>
                <w:tab w:val="decimal" w:pos="1154"/>
              </w:tabs>
              <w:spacing w:line="240" w:lineRule="atLeast"/>
              <w:ind w:right="-169"/>
              <w:rPr>
                <w:rFonts w:cstheme="majorBidi"/>
                <w:sz w:val="18"/>
                <w:szCs w:val="18"/>
              </w:rPr>
            </w:pPr>
          </w:p>
        </w:tc>
      </w:tr>
      <w:tr w:rsidR="00FC6897" w:rsidRPr="00BA0C92" w14:paraId="51BE9AA7" w14:textId="77777777" w:rsidTr="00F564FA">
        <w:tc>
          <w:tcPr>
            <w:tcW w:w="2070" w:type="dxa"/>
            <w:vAlign w:val="bottom"/>
          </w:tcPr>
          <w:p w14:paraId="17B2A3CD" w14:textId="72B89A6D" w:rsidR="00FC6897" w:rsidRPr="00EC65EE" w:rsidRDefault="00FC6897" w:rsidP="00FC6897">
            <w:pPr>
              <w:spacing w:line="240" w:lineRule="atLeast"/>
              <w:ind w:left="-14" w:right="-18"/>
              <w:rPr>
                <w:rFonts w:cs="Times New Roman"/>
                <w:b/>
                <w:bCs/>
                <w:sz w:val="18"/>
                <w:szCs w:val="18"/>
              </w:rPr>
            </w:pPr>
            <w:r>
              <w:rPr>
                <w:rFonts w:cs="Times New Roman"/>
                <w:sz w:val="18"/>
                <w:szCs w:val="18"/>
              </w:rPr>
              <w:t>Derivative liabilities</w:t>
            </w:r>
          </w:p>
        </w:tc>
        <w:tc>
          <w:tcPr>
            <w:tcW w:w="1620" w:type="dxa"/>
            <w:vAlign w:val="bottom"/>
          </w:tcPr>
          <w:p w14:paraId="3B42B5AE" w14:textId="68DDEB5F" w:rsidR="00FC6897" w:rsidRPr="0093239C" w:rsidRDefault="00A61EED" w:rsidP="00FC6897">
            <w:pPr>
              <w:tabs>
                <w:tab w:val="decimal" w:pos="1315"/>
              </w:tabs>
              <w:spacing w:line="240" w:lineRule="atLeast"/>
              <w:ind w:right="-169"/>
              <w:rPr>
                <w:sz w:val="18"/>
                <w:szCs w:val="18"/>
              </w:rPr>
            </w:pPr>
            <w:r w:rsidRPr="00A61EED">
              <w:rPr>
                <w:sz w:val="18"/>
                <w:szCs w:val="18"/>
              </w:rPr>
              <w:t>332,921</w:t>
            </w:r>
          </w:p>
        </w:tc>
        <w:tc>
          <w:tcPr>
            <w:tcW w:w="2160" w:type="dxa"/>
            <w:vAlign w:val="bottom"/>
          </w:tcPr>
          <w:p w14:paraId="0940B59F" w14:textId="46DA4CA9" w:rsidR="00FC6897" w:rsidRPr="009654DC" w:rsidRDefault="00FC6897" w:rsidP="00FC6897">
            <w:pPr>
              <w:tabs>
                <w:tab w:val="left" w:pos="0"/>
              </w:tabs>
              <w:spacing w:line="240" w:lineRule="atLeast"/>
              <w:ind w:left="-110" w:right="-113" w:firstLine="185"/>
              <w:rPr>
                <w:rFonts w:cs="Times New Roman"/>
                <w:sz w:val="18"/>
                <w:szCs w:val="18"/>
              </w:rPr>
            </w:pPr>
            <w:r>
              <w:rPr>
                <w:rFonts w:cs="Times New Roman"/>
                <w:sz w:val="18"/>
                <w:szCs w:val="18"/>
              </w:rPr>
              <w:t>Derivative liabilities</w:t>
            </w:r>
          </w:p>
        </w:tc>
        <w:tc>
          <w:tcPr>
            <w:tcW w:w="540" w:type="dxa"/>
            <w:vAlign w:val="bottom"/>
          </w:tcPr>
          <w:p w14:paraId="12844D56" w14:textId="21B626BE" w:rsidR="00FC6897" w:rsidRPr="004D7BA4" w:rsidRDefault="00FC6897" w:rsidP="00FC6897">
            <w:pPr>
              <w:spacing w:line="240" w:lineRule="atLeast"/>
              <w:ind w:right="-169" w:hanging="106"/>
              <w:jc w:val="center"/>
              <w:rPr>
                <w:rFonts w:cs="Times New Roman"/>
                <w:i/>
                <w:iCs/>
                <w:sz w:val="18"/>
                <w:szCs w:val="18"/>
                <w:lang w:bidi="th-TH"/>
              </w:rPr>
            </w:pPr>
            <w:r w:rsidRPr="004D7BA4">
              <w:rPr>
                <w:rFonts w:cs="Times New Roman"/>
                <w:i/>
                <w:iCs/>
                <w:sz w:val="18"/>
                <w:szCs w:val="18"/>
                <w:lang w:bidi="th-TH"/>
              </w:rPr>
              <w:t>9</w:t>
            </w:r>
          </w:p>
        </w:tc>
        <w:tc>
          <w:tcPr>
            <w:tcW w:w="1350" w:type="dxa"/>
            <w:vAlign w:val="bottom"/>
          </w:tcPr>
          <w:p w14:paraId="78979509" w14:textId="3FBB42AF" w:rsidR="00FC6897" w:rsidRPr="00A61EED" w:rsidRDefault="00A61EED" w:rsidP="00FC6897">
            <w:pPr>
              <w:tabs>
                <w:tab w:val="decimal" w:pos="1110"/>
              </w:tabs>
              <w:spacing w:line="240" w:lineRule="atLeast"/>
              <w:ind w:right="-169"/>
              <w:rPr>
                <w:sz w:val="18"/>
                <w:szCs w:val="18"/>
                <w:cs/>
                <w:lang w:bidi="th-TH"/>
              </w:rPr>
            </w:pPr>
            <w:r w:rsidRPr="00A61EED">
              <w:rPr>
                <w:sz w:val="18"/>
                <w:szCs w:val="18"/>
                <w:lang w:bidi="th-TH"/>
              </w:rPr>
              <w:t>332,921</w:t>
            </w:r>
          </w:p>
        </w:tc>
        <w:tc>
          <w:tcPr>
            <w:tcW w:w="1405" w:type="dxa"/>
            <w:vAlign w:val="bottom"/>
          </w:tcPr>
          <w:p w14:paraId="6A3D6E55" w14:textId="2DCA0DB5" w:rsidR="00FC6897" w:rsidRPr="00CD5104" w:rsidRDefault="00A61EED" w:rsidP="00FC6897">
            <w:pPr>
              <w:tabs>
                <w:tab w:val="decimal" w:pos="1154"/>
              </w:tabs>
              <w:spacing w:line="240" w:lineRule="atLeast"/>
              <w:ind w:right="-169"/>
              <w:rPr>
                <w:rFonts w:cs="Times New Roman"/>
                <w:sz w:val="18"/>
                <w:szCs w:val="18"/>
                <w:cs/>
                <w:lang w:bidi="th-TH"/>
              </w:rPr>
            </w:pPr>
            <w:r w:rsidRPr="00CD5104">
              <w:rPr>
                <w:rFonts w:cs="Times New Roman"/>
                <w:sz w:val="18"/>
                <w:szCs w:val="18"/>
                <w:cs/>
                <w:lang w:bidi="th-TH"/>
              </w:rPr>
              <w:t>-</w:t>
            </w:r>
          </w:p>
        </w:tc>
      </w:tr>
      <w:tr w:rsidR="00FC6897" w:rsidRPr="00BA0C92" w14:paraId="30861941" w14:textId="77777777">
        <w:tc>
          <w:tcPr>
            <w:tcW w:w="2070" w:type="dxa"/>
            <w:vAlign w:val="bottom"/>
          </w:tcPr>
          <w:p w14:paraId="54589850" w14:textId="611F2EA1" w:rsidR="00FC6897" w:rsidRPr="00EC65EE" w:rsidRDefault="00FC6897" w:rsidP="00FC6897">
            <w:pPr>
              <w:spacing w:line="240" w:lineRule="atLeast"/>
              <w:ind w:left="-14" w:right="-18"/>
              <w:rPr>
                <w:rFonts w:cs="Times New Roman"/>
                <w:b/>
                <w:bCs/>
                <w:sz w:val="18"/>
                <w:szCs w:val="18"/>
              </w:rPr>
            </w:pPr>
            <w:r w:rsidRPr="00EC65EE">
              <w:rPr>
                <w:rFonts w:cs="Times New Roman"/>
                <w:b/>
                <w:bCs/>
                <w:sz w:val="18"/>
                <w:szCs w:val="18"/>
              </w:rPr>
              <w:t>Total</w:t>
            </w:r>
          </w:p>
        </w:tc>
        <w:tc>
          <w:tcPr>
            <w:tcW w:w="1620" w:type="dxa"/>
            <w:vAlign w:val="bottom"/>
          </w:tcPr>
          <w:p w14:paraId="65D81040" w14:textId="2F075B29" w:rsidR="00FC6897" w:rsidRPr="00552334" w:rsidRDefault="00A61EED" w:rsidP="00FC6897">
            <w:pPr>
              <w:pBdr>
                <w:top w:val="single" w:sz="4" w:space="1" w:color="auto"/>
                <w:bottom w:val="double" w:sz="4" w:space="1" w:color="auto"/>
              </w:pBdr>
              <w:tabs>
                <w:tab w:val="decimal" w:pos="1315"/>
              </w:tabs>
              <w:spacing w:line="240" w:lineRule="atLeast"/>
              <w:ind w:right="-169"/>
              <w:rPr>
                <w:b/>
                <w:bCs/>
                <w:sz w:val="18"/>
                <w:szCs w:val="18"/>
                <w:cs/>
                <w:lang w:bidi="th-TH"/>
              </w:rPr>
            </w:pPr>
            <w:r w:rsidRPr="00A61EED">
              <w:rPr>
                <w:b/>
                <w:bCs/>
                <w:sz w:val="18"/>
                <w:szCs w:val="18"/>
              </w:rPr>
              <w:t>332,921</w:t>
            </w:r>
          </w:p>
        </w:tc>
        <w:tc>
          <w:tcPr>
            <w:tcW w:w="2160" w:type="dxa"/>
            <w:vAlign w:val="bottom"/>
          </w:tcPr>
          <w:p w14:paraId="2CF44343" w14:textId="77777777" w:rsidR="00FC6897" w:rsidRPr="00EC65EE" w:rsidRDefault="00FC6897" w:rsidP="00FC6897">
            <w:pPr>
              <w:spacing w:line="240" w:lineRule="atLeast"/>
              <w:ind w:left="70" w:right="-169"/>
              <w:rPr>
                <w:rFonts w:cs="Times New Roman"/>
                <w:b/>
                <w:bCs/>
                <w:sz w:val="18"/>
                <w:szCs w:val="18"/>
                <w:lang w:bidi="th-TH"/>
              </w:rPr>
            </w:pPr>
          </w:p>
        </w:tc>
        <w:tc>
          <w:tcPr>
            <w:tcW w:w="540" w:type="dxa"/>
            <w:vAlign w:val="bottom"/>
          </w:tcPr>
          <w:p w14:paraId="31C53D47" w14:textId="77777777" w:rsidR="00FC6897" w:rsidRPr="00EC65EE" w:rsidRDefault="00FC6897" w:rsidP="00FC6897">
            <w:pPr>
              <w:spacing w:line="240" w:lineRule="atLeast"/>
              <w:ind w:right="-169"/>
              <w:rPr>
                <w:rFonts w:cs="Times New Roman"/>
                <w:b/>
                <w:bCs/>
                <w:sz w:val="18"/>
                <w:szCs w:val="18"/>
                <w:lang w:bidi="th-TH"/>
              </w:rPr>
            </w:pPr>
          </w:p>
        </w:tc>
        <w:tc>
          <w:tcPr>
            <w:tcW w:w="1350" w:type="dxa"/>
            <w:vAlign w:val="bottom"/>
          </w:tcPr>
          <w:p w14:paraId="76CCA1C2" w14:textId="222674ED" w:rsidR="00FC6897" w:rsidRPr="00A61EED" w:rsidRDefault="00A61EED" w:rsidP="00FC6897">
            <w:pPr>
              <w:pBdr>
                <w:top w:val="single" w:sz="4" w:space="1" w:color="auto"/>
                <w:bottom w:val="double" w:sz="4" w:space="1" w:color="auto"/>
              </w:pBdr>
              <w:tabs>
                <w:tab w:val="decimal" w:pos="1110"/>
              </w:tabs>
              <w:spacing w:line="240" w:lineRule="atLeast"/>
              <w:ind w:right="-169"/>
              <w:rPr>
                <w:b/>
                <w:bCs/>
                <w:sz w:val="18"/>
                <w:szCs w:val="18"/>
                <w:cs/>
                <w:lang w:bidi="th-TH"/>
              </w:rPr>
            </w:pPr>
            <w:r w:rsidRPr="00A61EED">
              <w:rPr>
                <w:b/>
                <w:bCs/>
                <w:sz w:val="18"/>
                <w:szCs w:val="18"/>
                <w:lang w:bidi="th-TH"/>
              </w:rPr>
              <w:t>332,921</w:t>
            </w:r>
          </w:p>
        </w:tc>
        <w:tc>
          <w:tcPr>
            <w:tcW w:w="1405" w:type="dxa"/>
          </w:tcPr>
          <w:p w14:paraId="23668EEF" w14:textId="7068881C" w:rsidR="00FC6897" w:rsidRPr="00CD5104" w:rsidRDefault="00A61EED" w:rsidP="00FC6897">
            <w:pPr>
              <w:pBdr>
                <w:top w:val="single" w:sz="4" w:space="1" w:color="auto"/>
                <w:bottom w:val="double" w:sz="4" w:space="1" w:color="auto"/>
              </w:pBdr>
              <w:tabs>
                <w:tab w:val="decimal" w:pos="1154"/>
              </w:tabs>
              <w:spacing w:line="240" w:lineRule="atLeast"/>
              <w:ind w:right="-169"/>
              <w:rPr>
                <w:rFonts w:cs="Times New Roman"/>
                <w:b/>
                <w:bCs/>
                <w:sz w:val="18"/>
                <w:szCs w:val="18"/>
                <w:lang w:bidi="th-TH"/>
              </w:rPr>
            </w:pPr>
            <w:r w:rsidRPr="00CD5104">
              <w:rPr>
                <w:rFonts w:cs="Times New Roman"/>
                <w:b/>
                <w:bCs/>
                <w:sz w:val="18"/>
                <w:szCs w:val="18"/>
                <w:cs/>
                <w:lang w:bidi="th-TH"/>
              </w:rPr>
              <w:t>-</w:t>
            </w:r>
          </w:p>
        </w:tc>
      </w:tr>
    </w:tbl>
    <w:p w14:paraId="53E5FC1E" w14:textId="7F88F971" w:rsidR="00992EC5" w:rsidRDefault="00992EC5">
      <w:pPr>
        <w:rPr>
          <w:rFonts w:cs="Times New Roman"/>
          <w:szCs w:val="22"/>
        </w:rPr>
      </w:pPr>
    </w:p>
    <w:p w14:paraId="46399C2A" w14:textId="77777777" w:rsidR="00992EC5" w:rsidRDefault="00992EC5">
      <w:pPr>
        <w:rPr>
          <w:rFonts w:cs="Times New Roman"/>
          <w:szCs w:val="22"/>
        </w:rPr>
      </w:pPr>
      <w:r>
        <w:rPr>
          <w:rFonts w:cs="Times New Roman"/>
          <w:szCs w:val="22"/>
        </w:rPr>
        <w:br w:type="page"/>
      </w:r>
    </w:p>
    <w:tbl>
      <w:tblPr>
        <w:tblW w:w="9145" w:type="dxa"/>
        <w:tblInd w:w="450" w:type="dxa"/>
        <w:tblLayout w:type="fixed"/>
        <w:tblLook w:val="01E0" w:firstRow="1" w:lastRow="1" w:firstColumn="1" w:lastColumn="1" w:noHBand="0" w:noVBand="0"/>
      </w:tblPr>
      <w:tblGrid>
        <w:gridCol w:w="2070"/>
        <w:gridCol w:w="1620"/>
        <w:gridCol w:w="2160"/>
        <w:gridCol w:w="540"/>
        <w:gridCol w:w="1350"/>
        <w:gridCol w:w="1405"/>
      </w:tblGrid>
      <w:tr w:rsidR="005B7CB3" w:rsidRPr="00EC65EE" w14:paraId="56B5A56C" w14:textId="77777777">
        <w:trPr>
          <w:tblHeader/>
        </w:trPr>
        <w:tc>
          <w:tcPr>
            <w:tcW w:w="2070" w:type="dxa"/>
            <w:vAlign w:val="bottom"/>
          </w:tcPr>
          <w:p w14:paraId="73D9EB7D" w14:textId="77777777" w:rsidR="005B7CB3" w:rsidRPr="00EC65EE" w:rsidRDefault="005B7CB3">
            <w:pPr>
              <w:spacing w:line="240" w:lineRule="atLeast"/>
              <w:ind w:left="-14" w:right="-18"/>
              <w:rPr>
                <w:rFonts w:cs="Times New Roman"/>
                <w:b/>
                <w:bCs/>
                <w:i/>
                <w:iCs/>
                <w:sz w:val="18"/>
                <w:szCs w:val="18"/>
              </w:rPr>
            </w:pPr>
          </w:p>
        </w:tc>
        <w:tc>
          <w:tcPr>
            <w:tcW w:w="7075" w:type="dxa"/>
            <w:gridSpan w:val="5"/>
            <w:vAlign w:val="bottom"/>
          </w:tcPr>
          <w:p w14:paraId="0A2C0B2E" w14:textId="77777777" w:rsidR="005B7CB3" w:rsidRPr="00EC65EE" w:rsidRDefault="005B7CB3">
            <w:pPr>
              <w:spacing w:line="240" w:lineRule="atLeast"/>
              <w:ind w:left="-108" w:right="-108"/>
              <w:jc w:val="center"/>
              <w:rPr>
                <w:rFonts w:cs="Times New Roman"/>
                <w:sz w:val="18"/>
                <w:szCs w:val="18"/>
              </w:rPr>
            </w:pPr>
            <w:r w:rsidRPr="00EC65EE">
              <w:rPr>
                <w:rFonts w:cs="Times New Roman"/>
                <w:b/>
                <w:bCs/>
                <w:sz w:val="18"/>
                <w:szCs w:val="18"/>
                <w:lang w:bidi="th-TH"/>
              </w:rPr>
              <w:t>The Bank</w:t>
            </w:r>
          </w:p>
        </w:tc>
      </w:tr>
      <w:tr w:rsidR="005B7CB3" w:rsidRPr="00EC65EE" w14:paraId="350A3610" w14:textId="77777777">
        <w:trPr>
          <w:tblHeader/>
        </w:trPr>
        <w:tc>
          <w:tcPr>
            <w:tcW w:w="2070" w:type="dxa"/>
            <w:vAlign w:val="bottom"/>
          </w:tcPr>
          <w:p w14:paraId="1198058A" w14:textId="77777777" w:rsidR="005B7CB3" w:rsidRPr="00EC65EE" w:rsidRDefault="005B7CB3">
            <w:pPr>
              <w:spacing w:line="240" w:lineRule="atLeast"/>
              <w:ind w:left="-14" w:right="-18"/>
              <w:rPr>
                <w:rFonts w:cs="Times New Roman"/>
                <w:b/>
                <w:bCs/>
                <w:i/>
                <w:iCs/>
                <w:sz w:val="18"/>
                <w:szCs w:val="18"/>
              </w:rPr>
            </w:pPr>
          </w:p>
        </w:tc>
        <w:tc>
          <w:tcPr>
            <w:tcW w:w="7075" w:type="dxa"/>
            <w:gridSpan w:val="5"/>
            <w:vAlign w:val="bottom"/>
          </w:tcPr>
          <w:p w14:paraId="101948CA" w14:textId="190ADAA4" w:rsidR="005B7CB3" w:rsidRPr="00EC65EE" w:rsidRDefault="005B7CB3">
            <w:pPr>
              <w:spacing w:line="240" w:lineRule="atLeast"/>
              <w:ind w:left="-108" w:right="-108"/>
              <w:jc w:val="center"/>
              <w:rPr>
                <w:rFonts w:cs="Times New Roman"/>
                <w:sz w:val="18"/>
                <w:szCs w:val="18"/>
                <w:lang w:bidi="th-TH"/>
              </w:rPr>
            </w:pPr>
            <w:r>
              <w:rPr>
                <w:rFonts w:cs="Times New Roman"/>
                <w:sz w:val="18"/>
                <w:szCs w:val="18"/>
                <w:lang w:bidi="th-TH"/>
              </w:rPr>
              <w:t xml:space="preserve">31 December </w:t>
            </w:r>
            <w:r w:rsidRPr="00EC65EE">
              <w:rPr>
                <w:rFonts w:cs="Times New Roman"/>
                <w:sz w:val="18"/>
                <w:szCs w:val="18"/>
                <w:lang w:bidi="th-TH"/>
              </w:rPr>
              <w:t>202</w:t>
            </w:r>
            <w:r>
              <w:rPr>
                <w:rFonts w:cs="Times New Roman"/>
                <w:sz w:val="18"/>
                <w:szCs w:val="18"/>
                <w:lang w:bidi="th-TH"/>
              </w:rPr>
              <w:t>4</w:t>
            </w:r>
          </w:p>
        </w:tc>
      </w:tr>
      <w:tr w:rsidR="005B7CB3" w:rsidRPr="00EC65EE" w14:paraId="783FCC8F" w14:textId="77777777">
        <w:trPr>
          <w:tblHeader/>
        </w:trPr>
        <w:tc>
          <w:tcPr>
            <w:tcW w:w="2070" w:type="dxa"/>
            <w:vAlign w:val="bottom"/>
          </w:tcPr>
          <w:p w14:paraId="63C8E4FE" w14:textId="77777777" w:rsidR="005B7CB3" w:rsidRPr="00EC65EE" w:rsidRDefault="005B7CB3">
            <w:pPr>
              <w:spacing w:line="240" w:lineRule="atLeast"/>
              <w:ind w:left="-14" w:right="-18"/>
              <w:rPr>
                <w:rFonts w:cs="Times New Roman"/>
                <w:b/>
                <w:bCs/>
                <w:i/>
                <w:iCs/>
                <w:sz w:val="18"/>
                <w:szCs w:val="18"/>
              </w:rPr>
            </w:pPr>
          </w:p>
        </w:tc>
        <w:tc>
          <w:tcPr>
            <w:tcW w:w="1620" w:type="dxa"/>
          </w:tcPr>
          <w:p w14:paraId="2D05D4AB" w14:textId="77777777" w:rsidR="005B7CB3" w:rsidRPr="00EC65EE" w:rsidRDefault="005B7CB3">
            <w:pPr>
              <w:spacing w:line="240" w:lineRule="atLeast"/>
              <w:ind w:left="-117" w:right="-113"/>
              <w:jc w:val="center"/>
              <w:rPr>
                <w:rFonts w:cs="Times New Roman"/>
                <w:sz w:val="18"/>
                <w:szCs w:val="18"/>
              </w:rPr>
            </w:pPr>
          </w:p>
        </w:tc>
        <w:tc>
          <w:tcPr>
            <w:tcW w:w="2160" w:type="dxa"/>
          </w:tcPr>
          <w:p w14:paraId="53BC6947" w14:textId="77777777" w:rsidR="005B7CB3" w:rsidRPr="00EC65EE" w:rsidRDefault="005B7CB3">
            <w:pPr>
              <w:spacing w:line="240" w:lineRule="atLeast"/>
              <w:ind w:left="-117" w:right="-113"/>
              <w:jc w:val="center"/>
              <w:rPr>
                <w:rFonts w:cs="Times New Roman"/>
                <w:sz w:val="18"/>
                <w:szCs w:val="18"/>
              </w:rPr>
            </w:pPr>
          </w:p>
        </w:tc>
        <w:tc>
          <w:tcPr>
            <w:tcW w:w="540" w:type="dxa"/>
          </w:tcPr>
          <w:p w14:paraId="7E1FBBBB" w14:textId="77777777" w:rsidR="005B7CB3" w:rsidRPr="00EC65EE" w:rsidRDefault="005B7CB3">
            <w:pPr>
              <w:spacing w:line="240" w:lineRule="atLeast"/>
              <w:ind w:left="-117" w:right="-113"/>
              <w:jc w:val="center"/>
              <w:rPr>
                <w:rFonts w:cs="Times New Roman"/>
                <w:sz w:val="18"/>
                <w:szCs w:val="18"/>
              </w:rPr>
            </w:pPr>
          </w:p>
        </w:tc>
        <w:tc>
          <w:tcPr>
            <w:tcW w:w="1350" w:type="dxa"/>
          </w:tcPr>
          <w:p w14:paraId="2271E734" w14:textId="77777777" w:rsidR="005B7CB3" w:rsidRPr="00EC65EE" w:rsidRDefault="005B7CB3">
            <w:pPr>
              <w:spacing w:line="240" w:lineRule="atLeast"/>
              <w:ind w:left="-117" w:right="-113"/>
              <w:jc w:val="center"/>
              <w:rPr>
                <w:rFonts w:cs="Times New Roman"/>
                <w:sz w:val="18"/>
                <w:szCs w:val="18"/>
              </w:rPr>
            </w:pPr>
          </w:p>
        </w:tc>
        <w:tc>
          <w:tcPr>
            <w:tcW w:w="1405" w:type="dxa"/>
          </w:tcPr>
          <w:p w14:paraId="06BF6985" w14:textId="77777777" w:rsidR="005B7CB3" w:rsidRPr="00EC65EE" w:rsidRDefault="005B7CB3">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5B7CB3" w:rsidRPr="00EC65EE" w14:paraId="2A21671F" w14:textId="77777777">
        <w:trPr>
          <w:tblHeader/>
        </w:trPr>
        <w:tc>
          <w:tcPr>
            <w:tcW w:w="2070" w:type="dxa"/>
            <w:vAlign w:val="bottom"/>
          </w:tcPr>
          <w:p w14:paraId="42978176" w14:textId="77777777" w:rsidR="005B7CB3" w:rsidRPr="00EC65EE" w:rsidRDefault="005B7CB3">
            <w:pPr>
              <w:spacing w:line="240" w:lineRule="atLeast"/>
              <w:ind w:left="-14" w:right="-18"/>
              <w:rPr>
                <w:rFonts w:cs="Times New Roman"/>
                <w:b/>
                <w:bCs/>
                <w:i/>
                <w:iCs/>
                <w:sz w:val="18"/>
                <w:szCs w:val="18"/>
              </w:rPr>
            </w:pPr>
          </w:p>
        </w:tc>
        <w:tc>
          <w:tcPr>
            <w:tcW w:w="1620" w:type="dxa"/>
          </w:tcPr>
          <w:p w14:paraId="494E5AEB" w14:textId="77777777" w:rsidR="005B7CB3" w:rsidRPr="00EC65EE" w:rsidRDefault="005B7CB3">
            <w:pPr>
              <w:spacing w:line="240" w:lineRule="atLeast"/>
              <w:ind w:left="-117" w:right="-113"/>
              <w:jc w:val="center"/>
              <w:rPr>
                <w:rFonts w:cs="Times New Roman"/>
                <w:sz w:val="18"/>
                <w:szCs w:val="18"/>
              </w:rPr>
            </w:pPr>
          </w:p>
        </w:tc>
        <w:tc>
          <w:tcPr>
            <w:tcW w:w="2160" w:type="dxa"/>
          </w:tcPr>
          <w:p w14:paraId="5E02B50C" w14:textId="77777777" w:rsidR="005B7CB3" w:rsidRPr="00EC65EE" w:rsidRDefault="005B7CB3">
            <w:pPr>
              <w:spacing w:line="240" w:lineRule="atLeast"/>
              <w:ind w:left="-117" w:right="-113"/>
              <w:jc w:val="center"/>
              <w:rPr>
                <w:rFonts w:cs="Times New Roman"/>
                <w:sz w:val="18"/>
                <w:szCs w:val="18"/>
              </w:rPr>
            </w:pPr>
          </w:p>
        </w:tc>
        <w:tc>
          <w:tcPr>
            <w:tcW w:w="540" w:type="dxa"/>
          </w:tcPr>
          <w:p w14:paraId="28E878BC" w14:textId="77777777" w:rsidR="005B7CB3" w:rsidRPr="00EC65EE" w:rsidRDefault="005B7CB3">
            <w:pPr>
              <w:spacing w:line="240" w:lineRule="atLeast"/>
              <w:ind w:left="-117" w:right="-113"/>
              <w:jc w:val="center"/>
              <w:rPr>
                <w:rFonts w:cs="Times New Roman"/>
                <w:sz w:val="18"/>
                <w:szCs w:val="18"/>
              </w:rPr>
            </w:pPr>
          </w:p>
        </w:tc>
        <w:tc>
          <w:tcPr>
            <w:tcW w:w="1350" w:type="dxa"/>
          </w:tcPr>
          <w:p w14:paraId="796C82EF" w14:textId="77777777" w:rsidR="005B7CB3" w:rsidRPr="00EC65EE" w:rsidRDefault="005B7CB3">
            <w:pPr>
              <w:spacing w:line="240" w:lineRule="atLeast"/>
              <w:ind w:left="-117" w:right="-113"/>
              <w:jc w:val="center"/>
              <w:rPr>
                <w:rFonts w:cs="Times New Roman"/>
                <w:sz w:val="18"/>
                <w:szCs w:val="18"/>
              </w:rPr>
            </w:pPr>
          </w:p>
        </w:tc>
        <w:tc>
          <w:tcPr>
            <w:tcW w:w="1405" w:type="dxa"/>
          </w:tcPr>
          <w:p w14:paraId="52E80555" w14:textId="77777777" w:rsidR="005B7CB3" w:rsidRPr="00EC65EE" w:rsidRDefault="005B7CB3">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5B7CB3" w:rsidRPr="00EC65EE" w14:paraId="1932101E" w14:textId="77777777">
        <w:trPr>
          <w:tblHeader/>
        </w:trPr>
        <w:tc>
          <w:tcPr>
            <w:tcW w:w="2070" w:type="dxa"/>
            <w:vAlign w:val="bottom"/>
          </w:tcPr>
          <w:p w14:paraId="5E7DD08C" w14:textId="77777777" w:rsidR="005B7CB3" w:rsidRPr="00EC65EE" w:rsidRDefault="005B7CB3">
            <w:pPr>
              <w:spacing w:line="240" w:lineRule="atLeast"/>
              <w:ind w:left="-14" w:right="-18"/>
              <w:rPr>
                <w:rFonts w:cs="Times New Roman"/>
                <w:b/>
                <w:bCs/>
                <w:i/>
                <w:iCs/>
                <w:sz w:val="18"/>
                <w:szCs w:val="18"/>
              </w:rPr>
            </w:pPr>
          </w:p>
        </w:tc>
        <w:tc>
          <w:tcPr>
            <w:tcW w:w="1620" w:type="dxa"/>
          </w:tcPr>
          <w:p w14:paraId="1BB68538"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Net amount</w:t>
            </w:r>
          </w:p>
        </w:tc>
        <w:tc>
          <w:tcPr>
            <w:tcW w:w="2160" w:type="dxa"/>
          </w:tcPr>
          <w:p w14:paraId="44218092" w14:textId="77777777" w:rsidR="005B7CB3" w:rsidRPr="00EC65EE" w:rsidRDefault="005B7CB3">
            <w:pPr>
              <w:spacing w:line="240" w:lineRule="atLeast"/>
              <w:ind w:left="-117" w:right="-113"/>
              <w:jc w:val="center"/>
              <w:rPr>
                <w:rFonts w:cs="Times New Roman"/>
                <w:sz w:val="18"/>
                <w:szCs w:val="18"/>
              </w:rPr>
            </w:pPr>
          </w:p>
        </w:tc>
        <w:tc>
          <w:tcPr>
            <w:tcW w:w="540" w:type="dxa"/>
          </w:tcPr>
          <w:p w14:paraId="544E48F7" w14:textId="77777777" w:rsidR="005B7CB3" w:rsidRPr="00EC65EE" w:rsidRDefault="005B7CB3">
            <w:pPr>
              <w:spacing w:line="240" w:lineRule="atLeast"/>
              <w:ind w:left="-117" w:right="-113"/>
              <w:jc w:val="center"/>
              <w:rPr>
                <w:rFonts w:cs="Times New Roman"/>
                <w:sz w:val="18"/>
                <w:szCs w:val="18"/>
              </w:rPr>
            </w:pPr>
          </w:p>
        </w:tc>
        <w:tc>
          <w:tcPr>
            <w:tcW w:w="1350" w:type="dxa"/>
          </w:tcPr>
          <w:p w14:paraId="5A520318"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Carrying amount</w:t>
            </w:r>
          </w:p>
        </w:tc>
        <w:tc>
          <w:tcPr>
            <w:tcW w:w="1405" w:type="dxa"/>
          </w:tcPr>
          <w:p w14:paraId="174DA7FB" w14:textId="77777777" w:rsidR="005B7CB3" w:rsidRPr="00EC65EE" w:rsidRDefault="005B7CB3">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5B7CB3" w:rsidRPr="00EC65EE" w14:paraId="48EA6CC7" w14:textId="77777777">
        <w:trPr>
          <w:tblHeader/>
        </w:trPr>
        <w:tc>
          <w:tcPr>
            <w:tcW w:w="2070" w:type="dxa"/>
            <w:vAlign w:val="bottom"/>
          </w:tcPr>
          <w:p w14:paraId="30A110C3" w14:textId="77777777" w:rsidR="005B7CB3" w:rsidRPr="00EC65EE" w:rsidRDefault="005B7CB3">
            <w:pPr>
              <w:spacing w:line="240" w:lineRule="atLeast"/>
              <w:ind w:left="-14" w:right="-18"/>
              <w:rPr>
                <w:rFonts w:cs="Times New Roman"/>
                <w:b/>
                <w:bCs/>
                <w:i/>
                <w:iCs/>
                <w:sz w:val="18"/>
                <w:szCs w:val="18"/>
              </w:rPr>
            </w:pPr>
          </w:p>
        </w:tc>
        <w:tc>
          <w:tcPr>
            <w:tcW w:w="1620" w:type="dxa"/>
          </w:tcPr>
          <w:p w14:paraId="2E0CD5B8"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presented in</w:t>
            </w:r>
          </w:p>
        </w:tc>
        <w:tc>
          <w:tcPr>
            <w:tcW w:w="2160" w:type="dxa"/>
          </w:tcPr>
          <w:p w14:paraId="3D6FB542" w14:textId="77777777" w:rsidR="005B7CB3" w:rsidRPr="00EC65EE" w:rsidRDefault="005B7CB3">
            <w:pPr>
              <w:spacing w:line="240" w:lineRule="atLeast"/>
              <w:ind w:left="-117" w:right="-113"/>
              <w:jc w:val="center"/>
              <w:rPr>
                <w:rFonts w:cs="Times New Roman"/>
                <w:sz w:val="18"/>
                <w:szCs w:val="18"/>
              </w:rPr>
            </w:pPr>
          </w:p>
        </w:tc>
        <w:tc>
          <w:tcPr>
            <w:tcW w:w="540" w:type="dxa"/>
          </w:tcPr>
          <w:p w14:paraId="01896E69" w14:textId="77777777" w:rsidR="005B7CB3" w:rsidRPr="00EC65EE" w:rsidRDefault="005B7CB3">
            <w:pPr>
              <w:spacing w:line="240" w:lineRule="atLeast"/>
              <w:ind w:left="-117" w:right="-113"/>
              <w:jc w:val="center"/>
              <w:rPr>
                <w:rFonts w:cs="Times New Roman"/>
                <w:sz w:val="18"/>
                <w:szCs w:val="18"/>
              </w:rPr>
            </w:pPr>
          </w:p>
        </w:tc>
        <w:tc>
          <w:tcPr>
            <w:tcW w:w="1350" w:type="dxa"/>
          </w:tcPr>
          <w:p w14:paraId="105D65EC"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presented in</w:t>
            </w:r>
          </w:p>
        </w:tc>
        <w:tc>
          <w:tcPr>
            <w:tcW w:w="1405" w:type="dxa"/>
          </w:tcPr>
          <w:p w14:paraId="6A1BD5EA" w14:textId="77777777" w:rsidR="005B7CB3" w:rsidRPr="00EC65EE" w:rsidRDefault="005B7CB3">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5B7CB3" w:rsidRPr="00EC65EE" w14:paraId="2B041CFD" w14:textId="77777777">
        <w:trPr>
          <w:tblHeader/>
        </w:trPr>
        <w:tc>
          <w:tcPr>
            <w:tcW w:w="2070" w:type="dxa"/>
            <w:vAlign w:val="bottom"/>
          </w:tcPr>
          <w:p w14:paraId="645BECB3" w14:textId="77777777" w:rsidR="005B7CB3" w:rsidRPr="00EC65EE" w:rsidRDefault="005B7CB3">
            <w:pPr>
              <w:spacing w:line="240" w:lineRule="atLeast"/>
              <w:ind w:left="-14" w:right="-18"/>
              <w:rPr>
                <w:rFonts w:cs="Times New Roman"/>
                <w:b/>
                <w:bCs/>
                <w:i/>
                <w:iCs/>
                <w:sz w:val="18"/>
                <w:szCs w:val="18"/>
              </w:rPr>
            </w:pPr>
          </w:p>
        </w:tc>
        <w:tc>
          <w:tcPr>
            <w:tcW w:w="1620" w:type="dxa"/>
          </w:tcPr>
          <w:p w14:paraId="35948A23"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statement of</w:t>
            </w:r>
          </w:p>
        </w:tc>
        <w:tc>
          <w:tcPr>
            <w:tcW w:w="2160" w:type="dxa"/>
          </w:tcPr>
          <w:p w14:paraId="1E8424E7" w14:textId="77777777" w:rsidR="005B7CB3" w:rsidRPr="00EC65EE" w:rsidRDefault="005B7CB3">
            <w:pPr>
              <w:spacing w:line="240" w:lineRule="atLeast"/>
              <w:ind w:left="-117" w:right="-113"/>
              <w:jc w:val="center"/>
              <w:rPr>
                <w:rFonts w:cs="Times New Roman"/>
                <w:sz w:val="18"/>
                <w:szCs w:val="18"/>
              </w:rPr>
            </w:pPr>
          </w:p>
        </w:tc>
        <w:tc>
          <w:tcPr>
            <w:tcW w:w="540" w:type="dxa"/>
          </w:tcPr>
          <w:p w14:paraId="4E8870A2" w14:textId="77777777" w:rsidR="005B7CB3" w:rsidRPr="00EC65EE" w:rsidRDefault="005B7CB3">
            <w:pPr>
              <w:spacing w:line="240" w:lineRule="atLeast"/>
              <w:ind w:left="-117" w:right="-113"/>
              <w:jc w:val="center"/>
              <w:rPr>
                <w:rFonts w:cs="Times New Roman"/>
                <w:sz w:val="18"/>
                <w:szCs w:val="18"/>
              </w:rPr>
            </w:pPr>
          </w:p>
        </w:tc>
        <w:tc>
          <w:tcPr>
            <w:tcW w:w="1350" w:type="dxa"/>
          </w:tcPr>
          <w:p w14:paraId="6355D1F6"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statement</w:t>
            </w:r>
          </w:p>
        </w:tc>
        <w:tc>
          <w:tcPr>
            <w:tcW w:w="1405" w:type="dxa"/>
          </w:tcPr>
          <w:p w14:paraId="6E64C5C6"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not under</w:t>
            </w:r>
          </w:p>
        </w:tc>
      </w:tr>
      <w:tr w:rsidR="005B7CB3" w:rsidRPr="00EC65EE" w14:paraId="600B677E" w14:textId="77777777">
        <w:trPr>
          <w:tblHeader/>
        </w:trPr>
        <w:tc>
          <w:tcPr>
            <w:tcW w:w="2070" w:type="dxa"/>
            <w:vAlign w:val="bottom"/>
          </w:tcPr>
          <w:p w14:paraId="57D8EAA7" w14:textId="77777777" w:rsidR="005B7CB3" w:rsidRPr="00EC65EE" w:rsidRDefault="005B7CB3">
            <w:pPr>
              <w:spacing w:line="240" w:lineRule="atLeast"/>
              <w:ind w:left="-14" w:right="-18"/>
              <w:jc w:val="center"/>
              <w:rPr>
                <w:rFonts w:cs="Times New Roman"/>
                <w:sz w:val="18"/>
                <w:szCs w:val="18"/>
              </w:rPr>
            </w:pPr>
          </w:p>
        </w:tc>
        <w:tc>
          <w:tcPr>
            <w:tcW w:w="1620" w:type="dxa"/>
          </w:tcPr>
          <w:p w14:paraId="37AEF338"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financial</w:t>
            </w:r>
          </w:p>
        </w:tc>
        <w:tc>
          <w:tcPr>
            <w:tcW w:w="2160" w:type="dxa"/>
          </w:tcPr>
          <w:p w14:paraId="4DB56A0F" w14:textId="77777777" w:rsidR="005B7CB3" w:rsidRPr="00EC65EE" w:rsidRDefault="005B7CB3">
            <w:pPr>
              <w:spacing w:line="240" w:lineRule="atLeast"/>
              <w:ind w:left="-110" w:right="-113"/>
              <w:jc w:val="center"/>
              <w:rPr>
                <w:rFonts w:cs="Times New Roman"/>
                <w:sz w:val="18"/>
                <w:szCs w:val="18"/>
              </w:rPr>
            </w:pPr>
            <w:r w:rsidRPr="00EC65EE">
              <w:rPr>
                <w:rFonts w:cs="Times New Roman"/>
                <w:sz w:val="18"/>
                <w:szCs w:val="18"/>
              </w:rPr>
              <w:t>Caption in statement</w:t>
            </w:r>
          </w:p>
        </w:tc>
        <w:tc>
          <w:tcPr>
            <w:tcW w:w="540" w:type="dxa"/>
          </w:tcPr>
          <w:p w14:paraId="43B29C90" w14:textId="77777777" w:rsidR="005B7CB3" w:rsidRPr="00EC65EE" w:rsidRDefault="005B7CB3">
            <w:pPr>
              <w:spacing w:line="240" w:lineRule="atLeast"/>
              <w:ind w:left="-117" w:right="-113"/>
              <w:jc w:val="center"/>
              <w:rPr>
                <w:rFonts w:cs="Times New Roman"/>
                <w:sz w:val="18"/>
                <w:szCs w:val="18"/>
              </w:rPr>
            </w:pPr>
          </w:p>
        </w:tc>
        <w:tc>
          <w:tcPr>
            <w:tcW w:w="1350" w:type="dxa"/>
          </w:tcPr>
          <w:p w14:paraId="362D155B"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of financial</w:t>
            </w:r>
          </w:p>
        </w:tc>
        <w:tc>
          <w:tcPr>
            <w:tcW w:w="1405" w:type="dxa"/>
          </w:tcPr>
          <w:p w14:paraId="7A99241D"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the offsetting</w:t>
            </w:r>
          </w:p>
        </w:tc>
      </w:tr>
      <w:tr w:rsidR="005B7CB3" w:rsidRPr="00EC65EE" w14:paraId="59B9E372" w14:textId="77777777">
        <w:trPr>
          <w:tblHeader/>
        </w:trPr>
        <w:tc>
          <w:tcPr>
            <w:tcW w:w="2070" w:type="dxa"/>
            <w:vAlign w:val="bottom"/>
          </w:tcPr>
          <w:p w14:paraId="308E2976" w14:textId="77777777" w:rsidR="005B7CB3" w:rsidRPr="00EC65EE" w:rsidRDefault="005B7CB3">
            <w:pPr>
              <w:spacing w:line="240" w:lineRule="atLeast"/>
              <w:ind w:left="-14" w:right="-18"/>
              <w:jc w:val="center"/>
              <w:rPr>
                <w:rFonts w:cs="Times New Roman"/>
                <w:sz w:val="18"/>
                <w:szCs w:val="18"/>
              </w:rPr>
            </w:pPr>
          </w:p>
        </w:tc>
        <w:tc>
          <w:tcPr>
            <w:tcW w:w="1620" w:type="dxa"/>
          </w:tcPr>
          <w:p w14:paraId="58D961CB"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position</w:t>
            </w:r>
          </w:p>
        </w:tc>
        <w:tc>
          <w:tcPr>
            <w:tcW w:w="2160" w:type="dxa"/>
          </w:tcPr>
          <w:p w14:paraId="26897EFE" w14:textId="77777777" w:rsidR="005B7CB3" w:rsidRPr="00EC65EE" w:rsidRDefault="005B7CB3">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540" w:type="dxa"/>
          </w:tcPr>
          <w:p w14:paraId="03D98C60" w14:textId="77777777" w:rsidR="005B7CB3" w:rsidRPr="00EC65EE" w:rsidRDefault="005B7CB3">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50" w:type="dxa"/>
          </w:tcPr>
          <w:p w14:paraId="4BEAF7E5"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position</w:t>
            </w:r>
          </w:p>
        </w:tc>
        <w:tc>
          <w:tcPr>
            <w:tcW w:w="1405" w:type="dxa"/>
          </w:tcPr>
          <w:p w14:paraId="1034EECD" w14:textId="77777777" w:rsidR="005B7CB3" w:rsidRPr="00EC65EE" w:rsidRDefault="005B7CB3">
            <w:pPr>
              <w:spacing w:line="240" w:lineRule="atLeast"/>
              <w:ind w:left="-117" w:right="-113"/>
              <w:jc w:val="center"/>
              <w:rPr>
                <w:rFonts w:cs="Times New Roman"/>
                <w:sz w:val="18"/>
                <w:szCs w:val="18"/>
              </w:rPr>
            </w:pPr>
            <w:r w:rsidRPr="00EC65EE">
              <w:rPr>
                <w:rFonts w:cs="Times New Roman"/>
                <w:sz w:val="18"/>
                <w:szCs w:val="18"/>
              </w:rPr>
              <w:t>conditions</w:t>
            </w:r>
          </w:p>
        </w:tc>
      </w:tr>
      <w:tr w:rsidR="005B7CB3" w:rsidRPr="00EC65EE" w14:paraId="1B6D8C11" w14:textId="77777777">
        <w:trPr>
          <w:tblHeader/>
        </w:trPr>
        <w:tc>
          <w:tcPr>
            <w:tcW w:w="2070" w:type="dxa"/>
            <w:vAlign w:val="bottom"/>
          </w:tcPr>
          <w:p w14:paraId="4B57765D" w14:textId="77777777" w:rsidR="005B7CB3" w:rsidRPr="00EC65EE" w:rsidRDefault="005B7CB3">
            <w:pPr>
              <w:spacing w:line="240" w:lineRule="atLeast"/>
              <w:ind w:left="-14" w:right="-18"/>
              <w:rPr>
                <w:rFonts w:cs="Times New Roman"/>
                <w:b/>
                <w:bCs/>
                <w:i/>
                <w:iCs/>
                <w:sz w:val="18"/>
                <w:szCs w:val="18"/>
              </w:rPr>
            </w:pPr>
          </w:p>
        </w:tc>
        <w:tc>
          <w:tcPr>
            <w:tcW w:w="1620" w:type="dxa"/>
            <w:vAlign w:val="bottom"/>
          </w:tcPr>
          <w:p w14:paraId="7564A17A" w14:textId="77777777" w:rsidR="005B7CB3" w:rsidRPr="00EC65EE" w:rsidRDefault="005B7CB3">
            <w:pPr>
              <w:spacing w:line="240" w:lineRule="atLeast"/>
              <w:ind w:left="-105" w:right="-111"/>
              <w:jc w:val="center"/>
              <w:rPr>
                <w:rFonts w:cs="Times New Roman"/>
                <w:i/>
                <w:iCs/>
                <w:sz w:val="18"/>
                <w:szCs w:val="18"/>
                <w:lang w:bidi="th-TH"/>
              </w:rPr>
            </w:pPr>
            <w:r w:rsidRPr="00EC65EE">
              <w:rPr>
                <w:rFonts w:cs="Times New Roman"/>
                <w:i/>
                <w:iCs/>
                <w:sz w:val="18"/>
                <w:szCs w:val="18"/>
                <w:lang w:bidi="th-TH"/>
              </w:rPr>
              <w:t>(in thousand Baht)</w:t>
            </w:r>
          </w:p>
        </w:tc>
        <w:tc>
          <w:tcPr>
            <w:tcW w:w="2160" w:type="dxa"/>
            <w:vAlign w:val="bottom"/>
          </w:tcPr>
          <w:p w14:paraId="3093C167" w14:textId="77777777" w:rsidR="005B7CB3" w:rsidRPr="00EC65EE" w:rsidRDefault="005B7CB3">
            <w:pPr>
              <w:tabs>
                <w:tab w:val="decimal" w:pos="748"/>
              </w:tabs>
              <w:spacing w:line="240" w:lineRule="atLeast"/>
              <w:ind w:left="-110" w:right="-113"/>
              <w:jc w:val="center"/>
              <w:rPr>
                <w:rFonts w:cs="Times New Roman"/>
                <w:sz w:val="18"/>
                <w:szCs w:val="18"/>
                <w:lang w:bidi="th-TH"/>
              </w:rPr>
            </w:pPr>
          </w:p>
        </w:tc>
        <w:tc>
          <w:tcPr>
            <w:tcW w:w="540" w:type="dxa"/>
            <w:vAlign w:val="bottom"/>
          </w:tcPr>
          <w:p w14:paraId="2F6F5E77" w14:textId="77777777" w:rsidR="005B7CB3" w:rsidRPr="00EC65EE" w:rsidRDefault="005B7CB3">
            <w:pPr>
              <w:tabs>
                <w:tab w:val="decimal" w:pos="748"/>
              </w:tabs>
              <w:spacing w:line="240" w:lineRule="atLeast"/>
              <w:ind w:right="-169"/>
              <w:rPr>
                <w:rFonts w:cs="Times New Roman"/>
                <w:sz w:val="18"/>
                <w:szCs w:val="18"/>
                <w:lang w:bidi="th-TH"/>
              </w:rPr>
            </w:pPr>
          </w:p>
        </w:tc>
        <w:tc>
          <w:tcPr>
            <w:tcW w:w="2755" w:type="dxa"/>
            <w:gridSpan w:val="2"/>
            <w:vAlign w:val="bottom"/>
          </w:tcPr>
          <w:p w14:paraId="5E87D119" w14:textId="77777777" w:rsidR="005B7CB3" w:rsidRPr="00EC65EE" w:rsidRDefault="005B7CB3">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5B7CB3" w:rsidRPr="00EC65EE" w14:paraId="218BCB5A" w14:textId="77777777">
        <w:tc>
          <w:tcPr>
            <w:tcW w:w="2070" w:type="dxa"/>
            <w:vAlign w:val="bottom"/>
          </w:tcPr>
          <w:p w14:paraId="54A335CD" w14:textId="77777777" w:rsidR="005B7CB3" w:rsidRPr="00EC65EE" w:rsidRDefault="005B7CB3">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620" w:type="dxa"/>
            <w:vAlign w:val="bottom"/>
          </w:tcPr>
          <w:p w14:paraId="1453DA35" w14:textId="77777777" w:rsidR="005B7CB3" w:rsidRPr="00EC65EE" w:rsidRDefault="005B7CB3">
            <w:pPr>
              <w:tabs>
                <w:tab w:val="decimal" w:pos="748"/>
              </w:tabs>
              <w:spacing w:line="240" w:lineRule="atLeast"/>
              <w:ind w:right="-169"/>
              <w:rPr>
                <w:rFonts w:cs="Times New Roman"/>
                <w:sz w:val="18"/>
                <w:szCs w:val="18"/>
                <w:lang w:bidi="th-TH"/>
              </w:rPr>
            </w:pPr>
          </w:p>
        </w:tc>
        <w:tc>
          <w:tcPr>
            <w:tcW w:w="2160" w:type="dxa"/>
            <w:vAlign w:val="bottom"/>
          </w:tcPr>
          <w:p w14:paraId="6FE6E9D5" w14:textId="77777777" w:rsidR="005B7CB3" w:rsidRPr="00EC65EE" w:rsidRDefault="005B7CB3">
            <w:pPr>
              <w:spacing w:line="240" w:lineRule="atLeast"/>
              <w:ind w:left="-110" w:right="-113"/>
              <w:jc w:val="center"/>
              <w:rPr>
                <w:rFonts w:cs="Times New Roman"/>
                <w:sz w:val="18"/>
                <w:szCs w:val="18"/>
                <w:lang w:bidi="th-TH"/>
              </w:rPr>
            </w:pPr>
          </w:p>
        </w:tc>
        <w:tc>
          <w:tcPr>
            <w:tcW w:w="540" w:type="dxa"/>
            <w:vAlign w:val="bottom"/>
          </w:tcPr>
          <w:p w14:paraId="08A594A2" w14:textId="77777777" w:rsidR="005B7CB3" w:rsidRPr="00EC65EE" w:rsidRDefault="005B7CB3">
            <w:pPr>
              <w:spacing w:line="240" w:lineRule="atLeast"/>
              <w:ind w:right="-169"/>
              <w:rPr>
                <w:rFonts w:cs="Times New Roman"/>
                <w:sz w:val="18"/>
                <w:szCs w:val="18"/>
                <w:lang w:bidi="th-TH"/>
              </w:rPr>
            </w:pPr>
          </w:p>
        </w:tc>
        <w:tc>
          <w:tcPr>
            <w:tcW w:w="1350" w:type="dxa"/>
            <w:vAlign w:val="bottom"/>
          </w:tcPr>
          <w:p w14:paraId="5343AEE4" w14:textId="77777777" w:rsidR="005B7CB3" w:rsidRPr="00EC65EE" w:rsidRDefault="005B7CB3">
            <w:pPr>
              <w:tabs>
                <w:tab w:val="decimal" w:pos="748"/>
              </w:tabs>
              <w:spacing w:line="240" w:lineRule="atLeast"/>
              <w:ind w:right="-169"/>
              <w:rPr>
                <w:rFonts w:cs="Times New Roman"/>
                <w:sz w:val="18"/>
                <w:szCs w:val="18"/>
                <w:lang w:bidi="th-TH"/>
              </w:rPr>
            </w:pPr>
          </w:p>
        </w:tc>
        <w:tc>
          <w:tcPr>
            <w:tcW w:w="1405" w:type="dxa"/>
            <w:vAlign w:val="bottom"/>
          </w:tcPr>
          <w:p w14:paraId="669948D4" w14:textId="77777777" w:rsidR="005B7CB3" w:rsidRPr="00EC65EE" w:rsidRDefault="005B7CB3">
            <w:pPr>
              <w:tabs>
                <w:tab w:val="decimal" w:pos="748"/>
              </w:tabs>
              <w:spacing w:line="240" w:lineRule="atLeast"/>
              <w:ind w:right="-169"/>
              <w:rPr>
                <w:rFonts w:cs="Times New Roman"/>
                <w:sz w:val="18"/>
                <w:szCs w:val="18"/>
                <w:lang w:bidi="th-TH"/>
              </w:rPr>
            </w:pPr>
          </w:p>
        </w:tc>
      </w:tr>
      <w:tr w:rsidR="005B7CB3" w:rsidRPr="00C45B23" w14:paraId="53A47806" w14:textId="77777777">
        <w:trPr>
          <w:trHeight w:val="60"/>
        </w:trPr>
        <w:tc>
          <w:tcPr>
            <w:tcW w:w="2070" w:type="dxa"/>
            <w:vAlign w:val="bottom"/>
          </w:tcPr>
          <w:p w14:paraId="0B050979" w14:textId="77777777" w:rsidR="005B7CB3" w:rsidRPr="00EC65EE" w:rsidRDefault="005B7CB3">
            <w:pPr>
              <w:spacing w:line="240" w:lineRule="atLeast"/>
              <w:ind w:left="-14" w:right="-18"/>
              <w:rPr>
                <w:rFonts w:cs="Times New Roman"/>
                <w:sz w:val="18"/>
                <w:szCs w:val="18"/>
              </w:rPr>
            </w:pPr>
            <w:r w:rsidRPr="00EC65EE">
              <w:rPr>
                <w:rFonts w:cs="Times New Roman"/>
                <w:sz w:val="18"/>
                <w:szCs w:val="18"/>
              </w:rPr>
              <w:t xml:space="preserve">Reverse repurchase </w:t>
            </w:r>
          </w:p>
          <w:p w14:paraId="5B492F43" w14:textId="77777777" w:rsidR="005B7CB3" w:rsidRPr="00EC65EE" w:rsidRDefault="005B7CB3">
            <w:pPr>
              <w:spacing w:line="240" w:lineRule="atLeast"/>
              <w:ind w:left="-14" w:right="-18" w:firstLine="174"/>
              <w:rPr>
                <w:rFonts w:cs="Times New Roman"/>
                <w:sz w:val="18"/>
                <w:szCs w:val="18"/>
              </w:rPr>
            </w:pPr>
            <w:r w:rsidRPr="00EC65EE">
              <w:rPr>
                <w:rFonts w:cs="Times New Roman"/>
                <w:sz w:val="18"/>
                <w:szCs w:val="18"/>
              </w:rPr>
              <w:t>agreements</w:t>
            </w:r>
          </w:p>
        </w:tc>
        <w:tc>
          <w:tcPr>
            <w:tcW w:w="1620" w:type="dxa"/>
            <w:vAlign w:val="bottom"/>
          </w:tcPr>
          <w:p w14:paraId="21A7020C" w14:textId="77777777" w:rsidR="005B7CB3" w:rsidRPr="00C45B23" w:rsidRDefault="005B7CB3">
            <w:pPr>
              <w:tabs>
                <w:tab w:val="decimal" w:pos="1315"/>
              </w:tabs>
              <w:spacing w:line="240" w:lineRule="atLeast"/>
              <w:ind w:right="-169"/>
              <w:rPr>
                <w:rFonts w:cs="Times New Roman"/>
                <w:sz w:val="18"/>
                <w:szCs w:val="18"/>
              </w:rPr>
            </w:pPr>
            <w:r w:rsidRPr="00FC6897">
              <w:rPr>
                <w:rFonts w:cs="Times New Roman"/>
                <w:sz w:val="18"/>
                <w:szCs w:val="18"/>
              </w:rPr>
              <w:t>13,400,000</w:t>
            </w:r>
          </w:p>
        </w:tc>
        <w:tc>
          <w:tcPr>
            <w:tcW w:w="2160" w:type="dxa"/>
            <w:vAlign w:val="bottom"/>
          </w:tcPr>
          <w:p w14:paraId="1F063EA2" w14:textId="77777777" w:rsidR="005B7CB3" w:rsidRPr="00EC65EE" w:rsidRDefault="005B7CB3">
            <w:pPr>
              <w:spacing w:line="240" w:lineRule="atLeast"/>
              <w:ind w:left="255" w:right="-18" w:hanging="182"/>
              <w:rPr>
                <w:rFonts w:cs="Times New Roman"/>
                <w:sz w:val="18"/>
                <w:szCs w:val="18"/>
                <w:lang w:bidi="th-TH"/>
              </w:rPr>
            </w:pPr>
            <w:r w:rsidRPr="007F28FE">
              <w:rPr>
                <w:rFonts w:cs="Times New Roman"/>
                <w:sz w:val="18"/>
                <w:szCs w:val="18"/>
                <w:lang w:bidi="th-TH"/>
              </w:rPr>
              <w:t xml:space="preserve">Interbank and money </w:t>
            </w:r>
            <w:r>
              <w:rPr>
                <w:rFonts w:cs="Times New Roman"/>
                <w:sz w:val="18"/>
                <w:szCs w:val="18"/>
                <w:lang w:bidi="th-TH"/>
              </w:rPr>
              <w:t>m</w:t>
            </w:r>
            <w:r w:rsidRPr="00AB5DFA">
              <w:rPr>
                <w:rFonts w:cs="Times New Roman"/>
                <w:sz w:val="18"/>
                <w:szCs w:val="18"/>
                <w:lang w:bidi="th-TH"/>
              </w:rPr>
              <w:t>arket</w:t>
            </w:r>
            <w:r>
              <w:rPr>
                <w:rFonts w:cs="Times New Roman"/>
                <w:sz w:val="18"/>
                <w:szCs w:val="18"/>
                <w:lang w:bidi="th-TH"/>
              </w:rPr>
              <w:t>, net</w:t>
            </w:r>
            <w:r w:rsidRPr="00AB5DFA">
              <w:rPr>
                <w:rFonts w:cs="Times New Roman"/>
                <w:sz w:val="18"/>
                <w:szCs w:val="18"/>
                <w:lang w:bidi="th-TH"/>
              </w:rPr>
              <w:t xml:space="preserve"> (assets)</w:t>
            </w:r>
          </w:p>
        </w:tc>
        <w:tc>
          <w:tcPr>
            <w:tcW w:w="540" w:type="dxa"/>
            <w:vAlign w:val="bottom"/>
          </w:tcPr>
          <w:p w14:paraId="4D9D9023" w14:textId="77777777" w:rsidR="005B7CB3" w:rsidRPr="00EC65EE" w:rsidRDefault="005B7CB3">
            <w:pPr>
              <w:spacing w:line="240" w:lineRule="atLeast"/>
              <w:ind w:right="-169" w:hanging="106"/>
              <w:jc w:val="center"/>
              <w:rPr>
                <w:rFonts w:cs="Times New Roman"/>
                <w:i/>
                <w:iCs/>
                <w:sz w:val="18"/>
                <w:szCs w:val="18"/>
                <w:lang w:bidi="th-TH"/>
              </w:rPr>
            </w:pPr>
            <w:r>
              <w:rPr>
                <w:rFonts w:cs="Times New Roman"/>
                <w:i/>
                <w:iCs/>
                <w:sz w:val="18"/>
                <w:szCs w:val="18"/>
                <w:lang w:bidi="th-TH"/>
              </w:rPr>
              <w:t>8</w:t>
            </w:r>
          </w:p>
        </w:tc>
        <w:tc>
          <w:tcPr>
            <w:tcW w:w="1350" w:type="dxa"/>
            <w:vAlign w:val="bottom"/>
          </w:tcPr>
          <w:p w14:paraId="30AF6CE7" w14:textId="77777777" w:rsidR="005B7CB3" w:rsidRPr="00C45B23" w:rsidRDefault="005B7CB3">
            <w:pPr>
              <w:tabs>
                <w:tab w:val="decimal" w:pos="1110"/>
              </w:tabs>
              <w:spacing w:line="240" w:lineRule="atLeast"/>
              <w:ind w:right="-169"/>
              <w:rPr>
                <w:rFonts w:cs="Times New Roman"/>
                <w:sz w:val="18"/>
                <w:szCs w:val="18"/>
                <w:lang w:bidi="th-TH"/>
              </w:rPr>
            </w:pPr>
            <w:r w:rsidRPr="00FC6897">
              <w:rPr>
                <w:rFonts w:cs="Times New Roman"/>
                <w:sz w:val="18"/>
                <w:szCs w:val="18"/>
                <w:lang w:bidi="th-TH"/>
              </w:rPr>
              <w:t>16,343,306</w:t>
            </w:r>
          </w:p>
        </w:tc>
        <w:tc>
          <w:tcPr>
            <w:tcW w:w="1405" w:type="dxa"/>
            <w:vAlign w:val="bottom"/>
          </w:tcPr>
          <w:p w14:paraId="54F199C2" w14:textId="77777777" w:rsidR="005B7CB3" w:rsidRPr="00C45B23" w:rsidRDefault="005B7CB3">
            <w:pPr>
              <w:tabs>
                <w:tab w:val="decimal" w:pos="1151"/>
              </w:tabs>
              <w:spacing w:line="240" w:lineRule="atLeast"/>
              <w:ind w:right="-169"/>
              <w:rPr>
                <w:rFonts w:cs="Times New Roman"/>
                <w:sz w:val="18"/>
                <w:szCs w:val="18"/>
                <w:lang w:bidi="th-TH"/>
              </w:rPr>
            </w:pPr>
            <w:r w:rsidRPr="00FC6897">
              <w:rPr>
                <w:rFonts w:cs="Times New Roman"/>
                <w:sz w:val="18"/>
                <w:szCs w:val="18"/>
                <w:lang w:bidi="th-TH"/>
              </w:rPr>
              <w:t>2,943,306</w:t>
            </w:r>
          </w:p>
        </w:tc>
      </w:tr>
      <w:tr w:rsidR="005B7CB3" w:rsidRPr="00247839" w14:paraId="403F0596" w14:textId="77777777">
        <w:tc>
          <w:tcPr>
            <w:tcW w:w="2070" w:type="dxa"/>
            <w:vAlign w:val="bottom"/>
          </w:tcPr>
          <w:p w14:paraId="679D6222" w14:textId="77777777" w:rsidR="005B7CB3" w:rsidRPr="00EC65EE" w:rsidRDefault="005B7CB3">
            <w:pPr>
              <w:spacing w:line="240" w:lineRule="atLeast"/>
              <w:ind w:left="-14" w:right="-18"/>
              <w:rPr>
                <w:rFonts w:cs="Times New Roman"/>
                <w:b/>
                <w:bCs/>
                <w:sz w:val="18"/>
                <w:szCs w:val="18"/>
              </w:rPr>
            </w:pPr>
            <w:r w:rsidRPr="00EC65EE">
              <w:rPr>
                <w:rFonts w:cs="Times New Roman"/>
                <w:b/>
                <w:bCs/>
                <w:sz w:val="18"/>
                <w:szCs w:val="18"/>
              </w:rPr>
              <w:t>Total</w:t>
            </w:r>
          </w:p>
        </w:tc>
        <w:tc>
          <w:tcPr>
            <w:tcW w:w="1620" w:type="dxa"/>
            <w:vAlign w:val="bottom"/>
          </w:tcPr>
          <w:p w14:paraId="1BCA9808" w14:textId="77777777" w:rsidR="005B7CB3" w:rsidRPr="00C45B23" w:rsidRDefault="005B7CB3">
            <w:pPr>
              <w:pBdr>
                <w:top w:val="single" w:sz="4" w:space="1" w:color="auto"/>
                <w:bottom w:val="double" w:sz="4" w:space="1" w:color="auto"/>
              </w:pBdr>
              <w:tabs>
                <w:tab w:val="decimal" w:pos="1315"/>
              </w:tabs>
              <w:spacing w:line="240" w:lineRule="atLeast"/>
              <w:ind w:right="-169"/>
              <w:rPr>
                <w:rFonts w:cs="Times New Roman"/>
                <w:b/>
                <w:bCs/>
                <w:sz w:val="18"/>
                <w:szCs w:val="18"/>
              </w:rPr>
            </w:pPr>
            <w:r w:rsidRPr="00FC6897">
              <w:rPr>
                <w:rFonts w:cs="Times New Roman"/>
                <w:b/>
                <w:bCs/>
                <w:sz w:val="18"/>
                <w:szCs w:val="18"/>
              </w:rPr>
              <w:t>13,400,000</w:t>
            </w:r>
          </w:p>
        </w:tc>
        <w:tc>
          <w:tcPr>
            <w:tcW w:w="2160" w:type="dxa"/>
            <w:vAlign w:val="bottom"/>
          </w:tcPr>
          <w:p w14:paraId="4637310A" w14:textId="77777777" w:rsidR="005B7CB3" w:rsidRPr="00EC65EE" w:rsidRDefault="005B7CB3">
            <w:pPr>
              <w:spacing w:line="240" w:lineRule="atLeast"/>
              <w:ind w:left="70" w:right="-169"/>
              <w:rPr>
                <w:rFonts w:cs="Times New Roman"/>
                <w:b/>
                <w:bCs/>
                <w:sz w:val="18"/>
                <w:szCs w:val="18"/>
                <w:lang w:bidi="th-TH"/>
              </w:rPr>
            </w:pPr>
          </w:p>
        </w:tc>
        <w:tc>
          <w:tcPr>
            <w:tcW w:w="540" w:type="dxa"/>
            <w:vAlign w:val="bottom"/>
          </w:tcPr>
          <w:p w14:paraId="4E612712" w14:textId="77777777" w:rsidR="005B7CB3" w:rsidRPr="00EC65EE" w:rsidRDefault="005B7CB3">
            <w:pPr>
              <w:spacing w:line="240" w:lineRule="atLeast"/>
              <w:ind w:right="-169"/>
              <w:rPr>
                <w:rFonts w:cs="Times New Roman"/>
                <w:b/>
                <w:bCs/>
                <w:sz w:val="18"/>
                <w:szCs w:val="18"/>
                <w:lang w:bidi="th-TH"/>
              </w:rPr>
            </w:pPr>
          </w:p>
        </w:tc>
        <w:tc>
          <w:tcPr>
            <w:tcW w:w="1350" w:type="dxa"/>
            <w:vAlign w:val="bottom"/>
          </w:tcPr>
          <w:p w14:paraId="0024C099" w14:textId="77777777" w:rsidR="005B7CB3" w:rsidRPr="00C45B23" w:rsidRDefault="005B7CB3">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FC6897">
              <w:rPr>
                <w:rFonts w:cs="Times New Roman"/>
                <w:b/>
                <w:bCs/>
                <w:sz w:val="18"/>
                <w:szCs w:val="18"/>
                <w:lang w:bidi="th-TH"/>
              </w:rPr>
              <w:t>16,343,306</w:t>
            </w:r>
          </w:p>
        </w:tc>
        <w:tc>
          <w:tcPr>
            <w:tcW w:w="1405" w:type="dxa"/>
            <w:vAlign w:val="bottom"/>
          </w:tcPr>
          <w:p w14:paraId="1CFD6601" w14:textId="77777777" w:rsidR="005B7CB3" w:rsidRPr="00247839" w:rsidRDefault="005B7CB3">
            <w:pPr>
              <w:pBdr>
                <w:top w:val="single" w:sz="4" w:space="1" w:color="auto"/>
                <w:bottom w:val="double" w:sz="4" w:space="1" w:color="auto"/>
              </w:pBdr>
              <w:tabs>
                <w:tab w:val="decimal" w:pos="1154"/>
              </w:tabs>
              <w:spacing w:line="240" w:lineRule="atLeast"/>
              <w:ind w:right="-169"/>
              <w:rPr>
                <w:rFonts w:cs="Times New Roman"/>
                <w:b/>
                <w:bCs/>
                <w:sz w:val="18"/>
                <w:szCs w:val="18"/>
                <w:lang w:bidi="th-TH"/>
              </w:rPr>
            </w:pPr>
            <w:r w:rsidRPr="00FC6897">
              <w:rPr>
                <w:rFonts w:cs="Times New Roman"/>
                <w:b/>
                <w:bCs/>
                <w:sz w:val="18"/>
                <w:szCs w:val="18"/>
                <w:lang w:bidi="th-TH"/>
              </w:rPr>
              <w:t>2,943,306</w:t>
            </w:r>
          </w:p>
        </w:tc>
      </w:tr>
      <w:tr w:rsidR="005B7CB3" w:rsidRPr="00552334" w14:paraId="1A03D353" w14:textId="77777777">
        <w:tc>
          <w:tcPr>
            <w:tcW w:w="2070" w:type="dxa"/>
            <w:vAlign w:val="bottom"/>
          </w:tcPr>
          <w:p w14:paraId="4CC62FD2" w14:textId="77777777" w:rsidR="005B7CB3" w:rsidRPr="00EC65EE" w:rsidRDefault="005B7CB3">
            <w:pPr>
              <w:spacing w:line="240" w:lineRule="atLeast"/>
              <w:ind w:left="-14" w:right="-18"/>
              <w:rPr>
                <w:rFonts w:cs="Times New Roman"/>
                <w:b/>
                <w:bCs/>
                <w:sz w:val="18"/>
                <w:szCs w:val="18"/>
              </w:rPr>
            </w:pPr>
          </w:p>
        </w:tc>
        <w:tc>
          <w:tcPr>
            <w:tcW w:w="1620" w:type="dxa"/>
            <w:vAlign w:val="bottom"/>
          </w:tcPr>
          <w:p w14:paraId="6A256D71" w14:textId="77777777" w:rsidR="005B7CB3" w:rsidRPr="00552334" w:rsidRDefault="005B7CB3">
            <w:pPr>
              <w:tabs>
                <w:tab w:val="decimal" w:pos="1315"/>
              </w:tabs>
              <w:spacing w:line="240" w:lineRule="atLeast"/>
              <w:ind w:right="-169"/>
              <w:rPr>
                <w:b/>
                <w:bCs/>
                <w:sz w:val="18"/>
                <w:szCs w:val="18"/>
              </w:rPr>
            </w:pPr>
          </w:p>
        </w:tc>
        <w:tc>
          <w:tcPr>
            <w:tcW w:w="2160" w:type="dxa"/>
            <w:vAlign w:val="bottom"/>
          </w:tcPr>
          <w:p w14:paraId="38E4864E" w14:textId="77777777" w:rsidR="005B7CB3" w:rsidRPr="00EC65EE" w:rsidRDefault="005B7CB3">
            <w:pPr>
              <w:spacing w:line="240" w:lineRule="atLeast"/>
              <w:ind w:left="70" w:right="-169"/>
              <w:rPr>
                <w:rFonts w:cs="Times New Roman"/>
                <w:b/>
                <w:bCs/>
                <w:sz w:val="18"/>
                <w:szCs w:val="18"/>
                <w:lang w:bidi="th-TH"/>
              </w:rPr>
            </w:pPr>
          </w:p>
        </w:tc>
        <w:tc>
          <w:tcPr>
            <w:tcW w:w="540" w:type="dxa"/>
            <w:vAlign w:val="bottom"/>
          </w:tcPr>
          <w:p w14:paraId="32013AA6" w14:textId="77777777" w:rsidR="005B7CB3" w:rsidRPr="00EC65EE" w:rsidRDefault="005B7CB3">
            <w:pPr>
              <w:spacing w:line="240" w:lineRule="atLeast"/>
              <w:ind w:right="-169"/>
              <w:rPr>
                <w:rFonts w:cs="Times New Roman"/>
                <w:b/>
                <w:bCs/>
                <w:sz w:val="18"/>
                <w:szCs w:val="18"/>
                <w:lang w:bidi="th-TH"/>
              </w:rPr>
            </w:pPr>
          </w:p>
        </w:tc>
        <w:tc>
          <w:tcPr>
            <w:tcW w:w="1350" w:type="dxa"/>
            <w:vAlign w:val="bottom"/>
          </w:tcPr>
          <w:p w14:paraId="7433C3C0" w14:textId="77777777" w:rsidR="005B7CB3" w:rsidRPr="00552334" w:rsidRDefault="005B7CB3">
            <w:pPr>
              <w:tabs>
                <w:tab w:val="decimal" w:pos="1110"/>
              </w:tabs>
              <w:spacing w:line="240" w:lineRule="atLeast"/>
              <w:ind w:right="-169"/>
              <w:rPr>
                <w:b/>
                <w:bCs/>
                <w:sz w:val="18"/>
                <w:szCs w:val="18"/>
              </w:rPr>
            </w:pPr>
          </w:p>
        </w:tc>
        <w:tc>
          <w:tcPr>
            <w:tcW w:w="1405" w:type="dxa"/>
            <w:vAlign w:val="bottom"/>
          </w:tcPr>
          <w:p w14:paraId="00E9879A" w14:textId="77777777" w:rsidR="005B7CB3" w:rsidRPr="00552334" w:rsidRDefault="005B7CB3">
            <w:pPr>
              <w:tabs>
                <w:tab w:val="decimal" w:pos="1154"/>
              </w:tabs>
              <w:spacing w:line="240" w:lineRule="atLeast"/>
              <w:ind w:right="-169"/>
              <w:rPr>
                <w:rFonts w:cstheme="majorBidi"/>
                <w:sz w:val="18"/>
                <w:szCs w:val="18"/>
              </w:rPr>
            </w:pPr>
          </w:p>
        </w:tc>
      </w:tr>
      <w:tr w:rsidR="005B7CB3" w:rsidRPr="00552334" w14:paraId="5899B540" w14:textId="77777777">
        <w:tc>
          <w:tcPr>
            <w:tcW w:w="2070" w:type="dxa"/>
            <w:vAlign w:val="bottom"/>
          </w:tcPr>
          <w:p w14:paraId="1FCEC95C" w14:textId="77777777" w:rsidR="005B7CB3" w:rsidRPr="00EC65EE" w:rsidRDefault="005B7CB3">
            <w:pPr>
              <w:spacing w:line="240" w:lineRule="atLeast"/>
              <w:ind w:left="-14" w:right="-18"/>
              <w:rPr>
                <w:rFonts w:cs="Times New Roman"/>
                <w:b/>
                <w:bCs/>
                <w:sz w:val="18"/>
                <w:szCs w:val="18"/>
              </w:rPr>
            </w:pPr>
            <w:r w:rsidRPr="00EC65EE">
              <w:rPr>
                <w:rFonts w:cs="Times New Roman"/>
                <w:b/>
                <w:bCs/>
                <w:i/>
                <w:iCs/>
                <w:sz w:val="18"/>
                <w:szCs w:val="18"/>
              </w:rPr>
              <w:t xml:space="preserve">Financial </w:t>
            </w:r>
            <w:r>
              <w:rPr>
                <w:rFonts w:cs="Times New Roman"/>
                <w:b/>
                <w:bCs/>
                <w:i/>
                <w:iCs/>
                <w:sz w:val="18"/>
                <w:szCs w:val="18"/>
              </w:rPr>
              <w:t>liabilitie</w:t>
            </w:r>
            <w:r w:rsidRPr="00EC65EE">
              <w:rPr>
                <w:rFonts w:cs="Times New Roman"/>
                <w:b/>
                <w:bCs/>
                <w:i/>
                <w:iCs/>
                <w:sz w:val="18"/>
                <w:szCs w:val="18"/>
              </w:rPr>
              <w:t>s</w:t>
            </w:r>
          </w:p>
        </w:tc>
        <w:tc>
          <w:tcPr>
            <w:tcW w:w="1620" w:type="dxa"/>
            <w:vAlign w:val="bottom"/>
          </w:tcPr>
          <w:p w14:paraId="5B0F81DC" w14:textId="77777777" w:rsidR="005B7CB3" w:rsidRPr="00552334" w:rsidRDefault="005B7CB3">
            <w:pPr>
              <w:tabs>
                <w:tab w:val="decimal" w:pos="1315"/>
              </w:tabs>
              <w:spacing w:line="240" w:lineRule="atLeast"/>
              <w:ind w:right="-169"/>
              <w:rPr>
                <w:b/>
                <w:bCs/>
                <w:sz w:val="18"/>
                <w:szCs w:val="18"/>
              </w:rPr>
            </w:pPr>
          </w:p>
        </w:tc>
        <w:tc>
          <w:tcPr>
            <w:tcW w:w="2160" w:type="dxa"/>
            <w:vAlign w:val="bottom"/>
          </w:tcPr>
          <w:p w14:paraId="7CF5B64A" w14:textId="77777777" w:rsidR="005B7CB3" w:rsidRPr="00EC65EE" w:rsidRDefault="005B7CB3">
            <w:pPr>
              <w:spacing w:line="240" w:lineRule="atLeast"/>
              <w:ind w:left="70" w:right="-169"/>
              <w:rPr>
                <w:rFonts w:cs="Times New Roman"/>
                <w:b/>
                <w:bCs/>
                <w:sz w:val="18"/>
                <w:szCs w:val="18"/>
                <w:lang w:bidi="th-TH"/>
              </w:rPr>
            </w:pPr>
          </w:p>
        </w:tc>
        <w:tc>
          <w:tcPr>
            <w:tcW w:w="540" w:type="dxa"/>
            <w:vAlign w:val="bottom"/>
          </w:tcPr>
          <w:p w14:paraId="795F2379" w14:textId="77777777" w:rsidR="005B7CB3" w:rsidRPr="00EC65EE" w:rsidRDefault="005B7CB3">
            <w:pPr>
              <w:spacing w:line="240" w:lineRule="atLeast"/>
              <w:ind w:right="-169"/>
              <w:rPr>
                <w:rFonts w:cs="Times New Roman"/>
                <w:b/>
                <w:bCs/>
                <w:sz w:val="18"/>
                <w:szCs w:val="18"/>
                <w:lang w:bidi="th-TH"/>
              </w:rPr>
            </w:pPr>
          </w:p>
        </w:tc>
        <w:tc>
          <w:tcPr>
            <w:tcW w:w="1350" w:type="dxa"/>
            <w:vAlign w:val="bottom"/>
          </w:tcPr>
          <w:p w14:paraId="51E0DD0E" w14:textId="77777777" w:rsidR="005B7CB3" w:rsidRPr="00552334" w:rsidRDefault="005B7CB3">
            <w:pPr>
              <w:tabs>
                <w:tab w:val="decimal" w:pos="1110"/>
              </w:tabs>
              <w:spacing w:line="240" w:lineRule="atLeast"/>
              <w:ind w:right="-169"/>
              <w:rPr>
                <w:b/>
                <w:bCs/>
                <w:sz w:val="18"/>
                <w:szCs w:val="18"/>
              </w:rPr>
            </w:pPr>
          </w:p>
        </w:tc>
        <w:tc>
          <w:tcPr>
            <w:tcW w:w="1405" w:type="dxa"/>
            <w:vAlign w:val="bottom"/>
          </w:tcPr>
          <w:p w14:paraId="3A8D44EB" w14:textId="77777777" w:rsidR="005B7CB3" w:rsidRPr="00552334" w:rsidRDefault="005B7CB3">
            <w:pPr>
              <w:tabs>
                <w:tab w:val="decimal" w:pos="1154"/>
              </w:tabs>
              <w:spacing w:line="240" w:lineRule="atLeast"/>
              <w:ind w:right="-169"/>
              <w:rPr>
                <w:rFonts w:cstheme="majorBidi"/>
                <w:sz w:val="18"/>
                <w:szCs w:val="18"/>
              </w:rPr>
            </w:pPr>
          </w:p>
        </w:tc>
      </w:tr>
      <w:tr w:rsidR="005B7CB3" w:rsidRPr="00552334" w14:paraId="5F5E2437" w14:textId="77777777">
        <w:tc>
          <w:tcPr>
            <w:tcW w:w="2070" w:type="dxa"/>
            <w:vAlign w:val="bottom"/>
          </w:tcPr>
          <w:p w14:paraId="1BCB35D7" w14:textId="77777777" w:rsidR="005B7CB3" w:rsidRPr="00EC65EE" w:rsidRDefault="005B7CB3">
            <w:pPr>
              <w:spacing w:line="240" w:lineRule="atLeast"/>
              <w:ind w:left="-14" w:right="-18"/>
              <w:rPr>
                <w:rFonts w:cs="Times New Roman"/>
                <w:b/>
                <w:bCs/>
                <w:sz w:val="18"/>
                <w:szCs w:val="18"/>
              </w:rPr>
            </w:pPr>
            <w:r>
              <w:rPr>
                <w:rFonts w:cs="Times New Roman"/>
                <w:sz w:val="18"/>
                <w:szCs w:val="18"/>
              </w:rPr>
              <w:t>Derivative liabilities</w:t>
            </w:r>
          </w:p>
        </w:tc>
        <w:tc>
          <w:tcPr>
            <w:tcW w:w="1620" w:type="dxa"/>
            <w:vAlign w:val="bottom"/>
          </w:tcPr>
          <w:p w14:paraId="5DDD278F" w14:textId="77777777" w:rsidR="005B7CB3" w:rsidRPr="0093239C" w:rsidRDefault="005B7CB3">
            <w:pPr>
              <w:tabs>
                <w:tab w:val="decimal" w:pos="1315"/>
              </w:tabs>
              <w:spacing w:line="240" w:lineRule="atLeast"/>
              <w:ind w:right="-169"/>
              <w:rPr>
                <w:sz w:val="18"/>
                <w:szCs w:val="18"/>
              </w:rPr>
            </w:pPr>
            <w:r w:rsidRPr="00FC6897">
              <w:rPr>
                <w:sz w:val="18"/>
                <w:szCs w:val="18"/>
              </w:rPr>
              <w:t>165,198</w:t>
            </w:r>
          </w:p>
        </w:tc>
        <w:tc>
          <w:tcPr>
            <w:tcW w:w="2160" w:type="dxa"/>
            <w:vAlign w:val="bottom"/>
          </w:tcPr>
          <w:p w14:paraId="08438A78" w14:textId="77777777" w:rsidR="005B7CB3" w:rsidRPr="009654DC" w:rsidRDefault="005B7CB3">
            <w:pPr>
              <w:tabs>
                <w:tab w:val="left" w:pos="0"/>
              </w:tabs>
              <w:spacing w:line="240" w:lineRule="atLeast"/>
              <w:ind w:left="-110" w:right="-113" w:firstLine="185"/>
              <w:rPr>
                <w:rFonts w:cs="Times New Roman"/>
                <w:sz w:val="18"/>
                <w:szCs w:val="18"/>
              </w:rPr>
            </w:pPr>
            <w:r>
              <w:rPr>
                <w:rFonts w:cs="Times New Roman"/>
                <w:sz w:val="18"/>
                <w:szCs w:val="18"/>
              </w:rPr>
              <w:t>Derivative liabilities</w:t>
            </w:r>
          </w:p>
        </w:tc>
        <w:tc>
          <w:tcPr>
            <w:tcW w:w="540" w:type="dxa"/>
            <w:vAlign w:val="bottom"/>
          </w:tcPr>
          <w:p w14:paraId="2223D831" w14:textId="77777777" w:rsidR="005B7CB3" w:rsidRPr="004D7BA4" w:rsidRDefault="005B7CB3">
            <w:pPr>
              <w:spacing w:line="240" w:lineRule="atLeast"/>
              <w:ind w:right="-169" w:hanging="106"/>
              <w:jc w:val="center"/>
              <w:rPr>
                <w:rFonts w:cs="Times New Roman"/>
                <w:i/>
                <w:iCs/>
                <w:sz w:val="18"/>
                <w:szCs w:val="18"/>
                <w:lang w:bidi="th-TH"/>
              </w:rPr>
            </w:pPr>
            <w:r w:rsidRPr="004D7BA4">
              <w:rPr>
                <w:rFonts w:cs="Times New Roman"/>
                <w:i/>
                <w:iCs/>
                <w:sz w:val="18"/>
                <w:szCs w:val="18"/>
                <w:lang w:bidi="th-TH"/>
              </w:rPr>
              <w:t>9</w:t>
            </w:r>
          </w:p>
        </w:tc>
        <w:tc>
          <w:tcPr>
            <w:tcW w:w="1350" w:type="dxa"/>
            <w:vAlign w:val="bottom"/>
          </w:tcPr>
          <w:p w14:paraId="542984ED" w14:textId="77777777" w:rsidR="005B7CB3" w:rsidRPr="00B95516" w:rsidRDefault="005B7CB3">
            <w:pPr>
              <w:tabs>
                <w:tab w:val="decimal" w:pos="1110"/>
              </w:tabs>
              <w:spacing w:line="240" w:lineRule="atLeast"/>
              <w:ind w:right="-169"/>
              <w:rPr>
                <w:sz w:val="18"/>
                <w:szCs w:val="18"/>
              </w:rPr>
            </w:pPr>
            <w:r w:rsidRPr="00B95516">
              <w:rPr>
                <w:sz w:val="18"/>
                <w:szCs w:val="18"/>
              </w:rPr>
              <w:t>165,198</w:t>
            </w:r>
          </w:p>
        </w:tc>
        <w:tc>
          <w:tcPr>
            <w:tcW w:w="1405" w:type="dxa"/>
            <w:vAlign w:val="bottom"/>
          </w:tcPr>
          <w:p w14:paraId="57DD499E" w14:textId="77777777" w:rsidR="005B7CB3" w:rsidRPr="00552334" w:rsidRDefault="005B7CB3">
            <w:pPr>
              <w:tabs>
                <w:tab w:val="decimal" w:pos="1154"/>
              </w:tabs>
              <w:spacing w:line="240" w:lineRule="atLeast"/>
              <w:ind w:right="-169"/>
              <w:rPr>
                <w:rFonts w:cstheme="majorBidi"/>
                <w:sz w:val="18"/>
                <w:szCs w:val="18"/>
              </w:rPr>
            </w:pPr>
            <w:r>
              <w:rPr>
                <w:sz w:val="18"/>
                <w:szCs w:val="18"/>
              </w:rPr>
              <w:t>-</w:t>
            </w:r>
          </w:p>
        </w:tc>
      </w:tr>
      <w:tr w:rsidR="005B7CB3" w:rsidRPr="00552334" w14:paraId="698BE88B" w14:textId="77777777">
        <w:tc>
          <w:tcPr>
            <w:tcW w:w="2070" w:type="dxa"/>
            <w:vAlign w:val="bottom"/>
          </w:tcPr>
          <w:p w14:paraId="39A02873" w14:textId="77777777" w:rsidR="005B7CB3" w:rsidRPr="00EC65EE" w:rsidRDefault="005B7CB3">
            <w:pPr>
              <w:spacing w:line="240" w:lineRule="atLeast"/>
              <w:ind w:left="-14" w:right="-18"/>
              <w:rPr>
                <w:rFonts w:cs="Times New Roman"/>
                <w:b/>
                <w:bCs/>
                <w:sz w:val="18"/>
                <w:szCs w:val="18"/>
              </w:rPr>
            </w:pPr>
            <w:r w:rsidRPr="00EC65EE">
              <w:rPr>
                <w:rFonts w:cs="Times New Roman"/>
                <w:b/>
                <w:bCs/>
                <w:sz w:val="18"/>
                <w:szCs w:val="18"/>
              </w:rPr>
              <w:t>Total</w:t>
            </w:r>
          </w:p>
        </w:tc>
        <w:tc>
          <w:tcPr>
            <w:tcW w:w="1620" w:type="dxa"/>
            <w:vAlign w:val="bottom"/>
          </w:tcPr>
          <w:p w14:paraId="503C8EC8" w14:textId="77777777" w:rsidR="005B7CB3" w:rsidRPr="00552334" w:rsidRDefault="005B7CB3">
            <w:pPr>
              <w:pBdr>
                <w:top w:val="single" w:sz="4" w:space="1" w:color="auto"/>
                <w:bottom w:val="double" w:sz="4" w:space="1" w:color="auto"/>
              </w:pBdr>
              <w:tabs>
                <w:tab w:val="decimal" w:pos="1315"/>
              </w:tabs>
              <w:spacing w:line="240" w:lineRule="atLeast"/>
              <w:ind w:right="-169"/>
              <w:rPr>
                <w:b/>
                <w:bCs/>
                <w:sz w:val="18"/>
                <w:szCs w:val="18"/>
              </w:rPr>
            </w:pPr>
            <w:r w:rsidRPr="00FC6897">
              <w:rPr>
                <w:b/>
                <w:bCs/>
                <w:sz w:val="18"/>
                <w:szCs w:val="18"/>
              </w:rPr>
              <w:t>165,198</w:t>
            </w:r>
          </w:p>
        </w:tc>
        <w:tc>
          <w:tcPr>
            <w:tcW w:w="2160" w:type="dxa"/>
            <w:vAlign w:val="bottom"/>
          </w:tcPr>
          <w:p w14:paraId="3E3E61AD" w14:textId="77777777" w:rsidR="005B7CB3" w:rsidRPr="00EC65EE" w:rsidRDefault="005B7CB3">
            <w:pPr>
              <w:spacing w:line="240" w:lineRule="atLeast"/>
              <w:ind w:left="70" w:right="-169"/>
              <w:rPr>
                <w:rFonts w:cs="Times New Roman"/>
                <w:b/>
                <w:bCs/>
                <w:sz w:val="18"/>
                <w:szCs w:val="18"/>
                <w:lang w:bidi="th-TH"/>
              </w:rPr>
            </w:pPr>
          </w:p>
        </w:tc>
        <w:tc>
          <w:tcPr>
            <w:tcW w:w="540" w:type="dxa"/>
            <w:vAlign w:val="bottom"/>
          </w:tcPr>
          <w:p w14:paraId="7A360D93" w14:textId="77777777" w:rsidR="005B7CB3" w:rsidRPr="00EC65EE" w:rsidRDefault="005B7CB3">
            <w:pPr>
              <w:spacing w:line="240" w:lineRule="atLeast"/>
              <w:ind w:right="-169"/>
              <w:rPr>
                <w:rFonts w:cs="Times New Roman"/>
                <w:b/>
                <w:bCs/>
                <w:sz w:val="18"/>
                <w:szCs w:val="18"/>
                <w:lang w:bidi="th-TH"/>
              </w:rPr>
            </w:pPr>
          </w:p>
        </w:tc>
        <w:tc>
          <w:tcPr>
            <w:tcW w:w="1350" w:type="dxa"/>
            <w:vAlign w:val="bottom"/>
          </w:tcPr>
          <w:p w14:paraId="06B3B78B" w14:textId="77777777" w:rsidR="005B7CB3" w:rsidRPr="00552334" w:rsidRDefault="005B7CB3">
            <w:pPr>
              <w:pBdr>
                <w:top w:val="single" w:sz="4" w:space="1" w:color="auto"/>
                <w:bottom w:val="double" w:sz="4" w:space="1" w:color="auto"/>
              </w:pBdr>
              <w:tabs>
                <w:tab w:val="decimal" w:pos="1110"/>
              </w:tabs>
              <w:spacing w:line="240" w:lineRule="atLeast"/>
              <w:ind w:right="-169"/>
              <w:rPr>
                <w:b/>
                <w:bCs/>
                <w:sz w:val="18"/>
                <w:szCs w:val="18"/>
              </w:rPr>
            </w:pPr>
            <w:r w:rsidRPr="00FC6897">
              <w:rPr>
                <w:b/>
                <w:bCs/>
                <w:sz w:val="18"/>
                <w:szCs w:val="18"/>
              </w:rPr>
              <w:t>165,198</w:t>
            </w:r>
          </w:p>
        </w:tc>
        <w:tc>
          <w:tcPr>
            <w:tcW w:w="1405" w:type="dxa"/>
          </w:tcPr>
          <w:p w14:paraId="3794FBC8" w14:textId="77777777" w:rsidR="005B7CB3" w:rsidRPr="00BC7642" w:rsidRDefault="005B7CB3">
            <w:pPr>
              <w:pBdr>
                <w:top w:val="single" w:sz="4" w:space="1" w:color="auto"/>
                <w:bottom w:val="double" w:sz="4" w:space="1" w:color="auto"/>
              </w:pBdr>
              <w:tabs>
                <w:tab w:val="decimal" w:pos="1154"/>
              </w:tabs>
              <w:spacing w:line="240" w:lineRule="atLeast"/>
              <w:ind w:right="-169"/>
              <w:rPr>
                <w:rFonts w:cstheme="majorBidi"/>
                <w:b/>
                <w:bCs/>
                <w:sz w:val="18"/>
                <w:szCs w:val="18"/>
              </w:rPr>
            </w:pPr>
            <w:r w:rsidRPr="00BC7642">
              <w:rPr>
                <w:b/>
                <w:bCs/>
                <w:sz w:val="18"/>
                <w:szCs w:val="18"/>
              </w:rPr>
              <w:t>-</w:t>
            </w:r>
          </w:p>
        </w:tc>
      </w:tr>
    </w:tbl>
    <w:p w14:paraId="44D664A1" w14:textId="040DF989" w:rsidR="00492C40" w:rsidRDefault="00492C40">
      <w:pPr>
        <w:rPr>
          <w:rFonts w:cs="Times New Roman"/>
          <w:sz w:val="18"/>
          <w:szCs w:val="18"/>
        </w:rPr>
      </w:pPr>
    </w:p>
    <w:p w14:paraId="0C9E0EFB" w14:textId="2C44EF86" w:rsidR="00680F40" w:rsidRPr="00FB38A3" w:rsidRDefault="00D631FB" w:rsidP="00B93E6B">
      <w:pPr>
        <w:spacing w:line="240" w:lineRule="exact"/>
        <w:ind w:left="540" w:hanging="540"/>
        <w:rPr>
          <w:szCs w:val="22"/>
          <w:lang w:bidi="th-TH"/>
        </w:rPr>
      </w:pPr>
      <w:r w:rsidRPr="0012708E">
        <w:rPr>
          <w:rFonts w:cs="Times New Roman"/>
          <w:b/>
          <w:bCs/>
          <w:sz w:val="24"/>
          <w:szCs w:val="24"/>
        </w:rPr>
        <w:t>2</w:t>
      </w:r>
      <w:r w:rsidR="00F9738B">
        <w:rPr>
          <w:rFonts w:cs="Times New Roman"/>
          <w:b/>
          <w:bCs/>
          <w:sz w:val="24"/>
          <w:szCs w:val="24"/>
        </w:rPr>
        <w:t>6</w:t>
      </w:r>
      <w:r w:rsidRPr="0012708E">
        <w:rPr>
          <w:rFonts w:cs="Times New Roman"/>
          <w:b/>
          <w:bCs/>
          <w:sz w:val="24"/>
          <w:szCs w:val="24"/>
        </w:rPr>
        <w:tab/>
      </w:r>
      <w:r w:rsidR="00B93E6B" w:rsidRPr="00B93E6B">
        <w:rPr>
          <w:rFonts w:cs="Times New Roman"/>
          <w:b/>
          <w:bCs/>
          <w:sz w:val="24"/>
          <w:szCs w:val="24"/>
        </w:rPr>
        <w:t>Premium on share capital</w:t>
      </w:r>
    </w:p>
    <w:p w14:paraId="6FDC0384" w14:textId="77777777" w:rsidR="00753A27" w:rsidRPr="00AB5DFA" w:rsidRDefault="00753A27" w:rsidP="00753A27">
      <w:pPr>
        <w:ind w:left="540"/>
        <w:jc w:val="thaiDistribute"/>
        <w:rPr>
          <w:rFonts w:cs="Times New Roman"/>
          <w:b/>
          <w:bCs/>
          <w:i/>
          <w:iCs/>
          <w:szCs w:val="22"/>
          <w:lang w:bidi="th-TH"/>
        </w:rPr>
      </w:pPr>
    </w:p>
    <w:p w14:paraId="667FD56A" w14:textId="77777777" w:rsidR="00753A27" w:rsidRPr="00AB5DFA" w:rsidRDefault="00753A27" w:rsidP="00753A27">
      <w:pPr>
        <w:ind w:left="540"/>
        <w:jc w:val="thaiDistribute"/>
        <w:rPr>
          <w:rFonts w:cs="Times New Roman"/>
          <w:szCs w:val="22"/>
        </w:rPr>
      </w:pPr>
      <w:r w:rsidRPr="00AB5DFA">
        <w:rPr>
          <w:rFonts w:cs="Times New Roman"/>
          <w:szCs w:val="22"/>
          <w:lang w:bidi="th-TH"/>
        </w:rPr>
        <w:t>Section 51 of the Public Limited Companies Act. B.E. 2535 (1992) requires that a public company to set aside share subscription monies received in excess of the par value of the shares issued to a reserve account (“Share premium”). Share premium is not available for dividend distribution.</w:t>
      </w:r>
    </w:p>
    <w:p w14:paraId="512B2417" w14:textId="77777777" w:rsidR="00753A27" w:rsidRPr="00AB5DFA" w:rsidRDefault="00753A27" w:rsidP="00753A27">
      <w:pPr>
        <w:spacing w:line="240" w:lineRule="exact"/>
        <w:ind w:left="540"/>
        <w:rPr>
          <w:rFonts w:cs="Times New Roman"/>
          <w:szCs w:val="22"/>
          <w:lang w:val="en-US" w:bidi="th-TH"/>
        </w:rPr>
      </w:pPr>
    </w:p>
    <w:p w14:paraId="494B19F8" w14:textId="6FE9801D" w:rsidR="00165E4E" w:rsidRPr="0012708E" w:rsidRDefault="00BC5F98" w:rsidP="005746B6">
      <w:pPr>
        <w:spacing w:line="240" w:lineRule="exact"/>
        <w:ind w:left="540" w:hanging="540"/>
        <w:rPr>
          <w:rFonts w:cs="Times New Roman"/>
          <w:b/>
          <w:bCs/>
          <w:sz w:val="24"/>
          <w:szCs w:val="24"/>
        </w:rPr>
      </w:pPr>
      <w:r w:rsidRPr="0012708E">
        <w:rPr>
          <w:rFonts w:cs="Times New Roman"/>
          <w:b/>
          <w:bCs/>
          <w:sz w:val="24"/>
          <w:szCs w:val="24"/>
        </w:rPr>
        <w:t>2</w:t>
      </w:r>
      <w:r w:rsidR="00022C7B">
        <w:rPr>
          <w:rFonts w:cs="Times New Roman"/>
          <w:b/>
          <w:bCs/>
          <w:sz w:val="24"/>
          <w:szCs w:val="24"/>
        </w:rPr>
        <w:t>7</w:t>
      </w:r>
      <w:r w:rsidR="00A32864" w:rsidRPr="0012708E">
        <w:rPr>
          <w:rFonts w:cs="Times New Roman"/>
          <w:b/>
          <w:bCs/>
          <w:sz w:val="24"/>
          <w:szCs w:val="24"/>
        </w:rPr>
        <w:tab/>
      </w:r>
      <w:r w:rsidR="006445E6" w:rsidRPr="0012708E">
        <w:rPr>
          <w:rFonts w:cs="Times New Roman"/>
          <w:b/>
          <w:bCs/>
          <w:sz w:val="24"/>
          <w:szCs w:val="24"/>
        </w:rPr>
        <w:t>R</w:t>
      </w:r>
      <w:r w:rsidR="00B10181" w:rsidRPr="0012708E">
        <w:rPr>
          <w:rFonts w:cs="Times New Roman"/>
          <w:b/>
          <w:bCs/>
          <w:sz w:val="24"/>
          <w:szCs w:val="24"/>
        </w:rPr>
        <w:t>eserve</w:t>
      </w:r>
    </w:p>
    <w:p w14:paraId="6130219F" w14:textId="77777777" w:rsidR="00AA1098" w:rsidRPr="00B93E6B" w:rsidRDefault="00AA1098" w:rsidP="00EC65EE">
      <w:pPr>
        <w:spacing w:line="240" w:lineRule="atLeast"/>
        <w:ind w:left="540"/>
        <w:jc w:val="both"/>
        <w:rPr>
          <w:rFonts w:cs="Times New Roman"/>
          <w:i/>
          <w:sz w:val="20"/>
          <w:lang w:bidi="th-TH"/>
        </w:rPr>
      </w:pPr>
    </w:p>
    <w:p w14:paraId="0E86CB7F" w14:textId="77777777" w:rsidR="00AA1098" w:rsidRPr="0012708E" w:rsidRDefault="00AA1098" w:rsidP="009814E8">
      <w:pPr>
        <w:spacing w:line="240" w:lineRule="atLeast"/>
        <w:ind w:left="540"/>
        <w:jc w:val="both"/>
        <w:rPr>
          <w:rFonts w:cs="Times New Roman"/>
          <w:szCs w:val="22"/>
          <w:lang w:bidi="th-TH"/>
        </w:rPr>
      </w:pPr>
      <w:r w:rsidRPr="0012708E">
        <w:rPr>
          <w:rFonts w:cs="Times New Roman"/>
          <w:szCs w:val="22"/>
          <w:lang w:bidi="th-TH"/>
        </w:rPr>
        <w:t>Reserves comprise:</w:t>
      </w:r>
    </w:p>
    <w:p w14:paraId="64398ED7" w14:textId="77777777" w:rsidR="00AA1098" w:rsidRPr="00B93E6B" w:rsidRDefault="00AA1098" w:rsidP="00EC65EE">
      <w:pPr>
        <w:spacing w:line="240" w:lineRule="atLeast"/>
        <w:ind w:left="540"/>
        <w:jc w:val="both"/>
        <w:rPr>
          <w:rFonts w:cs="Times New Roman"/>
          <w:sz w:val="20"/>
          <w:lang w:bidi="th-TH"/>
        </w:rPr>
      </w:pPr>
    </w:p>
    <w:p w14:paraId="0F29C7CB" w14:textId="77777777" w:rsidR="00AA1098" w:rsidRPr="0012708E" w:rsidRDefault="00AA1098" w:rsidP="009814E8">
      <w:pPr>
        <w:spacing w:line="240" w:lineRule="atLeast"/>
        <w:ind w:left="540"/>
        <w:jc w:val="both"/>
        <w:rPr>
          <w:rFonts w:cs="Times New Roman"/>
          <w:b/>
          <w:i/>
          <w:iCs/>
          <w:szCs w:val="22"/>
        </w:rPr>
      </w:pPr>
      <w:r w:rsidRPr="0012708E">
        <w:rPr>
          <w:rFonts w:cs="Times New Roman"/>
          <w:b/>
          <w:i/>
          <w:iCs/>
          <w:szCs w:val="22"/>
        </w:rPr>
        <w:t>Appropriations of profit and/or retained earnings</w:t>
      </w:r>
    </w:p>
    <w:p w14:paraId="50E2699F" w14:textId="77777777" w:rsidR="00AA1098" w:rsidRPr="00B93E6B" w:rsidRDefault="00AA1098" w:rsidP="00EC65EE">
      <w:pPr>
        <w:spacing w:line="240" w:lineRule="atLeast"/>
        <w:ind w:left="540"/>
        <w:jc w:val="both"/>
        <w:rPr>
          <w:rFonts w:cs="Times New Roman"/>
          <w:sz w:val="20"/>
          <w:lang w:bidi="th-TH"/>
        </w:rPr>
      </w:pPr>
    </w:p>
    <w:p w14:paraId="18FADF6B" w14:textId="77777777" w:rsidR="00AA1098" w:rsidRPr="0012708E" w:rsidRDefault="00AA1098" w:rsidP="009814E8">
      <w:pPr>
        <w:spacing w:line="240" w:lineRule="atLeast"/>
        <w:ind w:left="540"/>
        <w:jc w:val="both"/>
        <w:rPr>
          <w:rFonts w:cs="Times New Roman"/>
          <w:szCs w:val="22"/>
        </w:rPr>
      </w:pPr>
      <w:r w:rsidRPr="0012708E">
        <w:rPr>
          <w:rFonts w:cs="Times New Roman"/>
          <w:b/>
          <w:szCs w:val="22"/>
        </w:rPr>
        <w:t>Legal reserve</w:t>
      </w:r>
    </w:p>
    <w:p w14:paraId="6B59B980" w14:textId="77777777" w:rsidR="008F3781" w:rsidRPr="00B93E6B" w:rsidRDefault="008F3781" w:rsidP="00EC65EE">
      <w:pPr>
        <w:spacing w:line="240" w:lineRule="atLeast"/>
        <w:ind w:left="540"/>
        <w:jc w:val="both"/>
        <w:rPr>
          <w:rFonts w:cs="Times New Roman"/>
          <w:sz w:val="20"/>
          <w:lang w:bidi="th-TH"/>
        </w:rPr>
      </w:pPr>
    </w:p>
    <w:p w14:paraId="6C2E5517" w14:textId="7EE8F62B" w:rsidR="00AA1098" w:rsidRDefault="00AA1098" w:rsidP="009814E8">
      <w:pPr>
        <w:spacing w:line="240" w:lineRule="atLeast"/>
        <w:ind w:left="540"/>
        <w:jc w:val="both"/>
        <w:rPr>
          <w:rFonts w:cs="Times New Roman"/>
          <w:szCs w:val="22"/>
        </w:rPr>
      </w:pPr>
      <w:r w:rsidRPr="0012708E">
        <w:rPr>
          <w:rFonts w:cs="Times New Roman"/>
          <w:szCs w:val="22"/>
        </w:rPr>
        <w:t xml:space="preserve">Section 116 of the Public </w:t>
      </w:r>
      <w:r w:rsidR="00285A7A">
        <w:rPr>
          <w:rFonts w:cs="Times New Roman"/>
          <w:szCs w:val="22"/>
        </w:rPr>
        <w:t xml:space="preserve">Limited </w:t>
      </w:r>
      <w:r w:rsidRPr="0012708E">
        <w:rPr>
          <w:rFonts w:cs="Times New Roman"/>
          <w:szCs w:val="22"/>
        </w:rPr>
        <w:t>Companies Act B.E. 2535</w:t>
      </w:r>
      <w:r w:rsidR="00285A7A">
        <w:rPr>
          <w:rFonts w:cs="Times New Roman"/>
          <w:szCs w:val="22"/>
        </w:rPr>
        <w:t xml:space="preserve"> (1992)</w:t>
      </w:r>
      <w:r w:rsidRPr="0012708E">
        <w:rPr>
          <w:rFonts w:cs="Times New Roman"/>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D861098" w14:textId="17056CF2" w:rsidR="00957929" w:rsidRPr="00B93E6B" w:rsidRDefault="00957929" w:rsidP="00EC65EE">
      <w:pPr>
        <w:spacing w:line="240" w:lineRule="atLeast"/>
        <w:ind w:left="540"/>
        <w:jc w:val="both"/>
        <w:rPr>
          <w:rFonts w:cs="Times New Roman"/>
          <w:sz w:val="20"/>
          <w:lang w:bidi="th-TH"/>
        </w:rPr>
      </w:pPr>
    </w:p>
    <w:p w14:paraId="4B379672" w14:textId="0FBFFEFB" w:rsidR="00AA1098" w:rsidRPr="0012708E" w:rsidRDefault="00AA1098" w:rsidP="009814E8">
      <w:pPr>
        <w:spacing w:line="240" w:lineRule="atLeast"/>
        <w:ind w:left="540"/>
        <w:jc w:val="both"/>
        <w:rPr>
          <w:rFonts w:cs="Times New Roman"/>
          <w:szCs w:val="22"/>
        </w:rPr>
      </w:pPr>
      <w:r w:rsidRPr="0012708E">
        <w:rPr>
          <w:rFonts w:cs="Times New Roman"/>
          <w:b/>
          <w:bCs/>
          <w:i/>
          <w:iCs/>
          <w:szCs w:val="22"/>
        </w:rPr>
        <w:t>Other components of equity</w:t>
      </w:r>
    </w:p>
    <w:p w14:paraId="360D93C3" w14:textId="143E9E56" w:rsidR="00AF319E" w:rsidRPr="00B93E6B" w:rsidRDefault="00AF319E" w:rsidP="00C131F4">
      <w:pPr>
        <w:keepNext/>
        <w:keepLines/>
        <w:spacing w:line="240" w:lineRule="atLeast"/>
        <w:ind w:left="547" w:hanging="7"/>
        <w:outlineLvl w:val="0"/>
        <w:rPr>
          <w:rFonts w:cs="Times New Roman"/>
          <w:sz w:val="20"/>
        </w:rPr>
      </w:pPr>
    </w:p>
    <w:p w14:paraId="4A432A03" w14:textId="6E196FFF" w:rsidR="00C131F4" w:rsidRPr="0012708E" w:rsidRDefault="00C131F4" w:rsidP="00360B85">
      <w:pPr>
        <w:ind w:left="540"/>
        <w:jc w:val="both"/>
        <w:rPr>
          <w:rFonts w:cs="Times New Roman"/>
          <w:b/>
          <w:bCs/>
          <w:szCs w:val="22"/>
        </w:rPr>
      </w:pPr>
      <w:r w:rsidRPr="0012708E">
        <w:rPr>
          <w:rFonts w:cs="Times New Roman"/>
          <w:b/>
          <w:bCs/>
          <w:szCs w:val="22"/>
        </w:rPr>
        <w:t xml:space="preserve">Fair value </w:t>
      </w:r>
      <w:r w:rsidRPr="0012708E">
        <w:rPr>
          <w:rFonts w:cs="Times New Roman"/>
          <w:b/>
          <w:bCs/>
          <w:spacing w:val="-2"/>
          <w:szCs w:val="22"/>
        </w:rPr>
        <w:t xml:space="preserve">changes in </w:t>
      </w:r>
      <w:r w:rsidR="004C52DC" w:rsidRPr="0012708E">
        <w:rPr>
          <w:rFonts w:cs="Times New Roman"/>
          <w:b/>
          <w:bCs/>
          <w:spacing w:val="-2"/>
          <w:szCs w:val="22"/>
        </w:rPr>
        <w:t xml:space="preserve">investments in debt instruments </w:t>
      </w:r>
      <w:r w:rsidRPr="0012708E">
        <w:rPr>
          <w:rFonts w:cs="Times New Roman"/>
          <w:b/>
          <w:bCs/>
          <w:spacing w:val="-2"/>
          <w:szCs w:val="22"/>
        </w:rPr>
        <w:t>measured at FVOCI and equity</w:t>
      </w:r>
      <w:r w:rsidR="002B19C1" w:rsidRPr="0012708E">
        <w:rPr>
          <w:rFonts w:cs="Times New Roman"/>
          <w:b/>
          <w:bCs/>
          <w:spacing w:val="-2"/>
          <w:szCs w:val="22"/>
        </w:rPr>
        <w:t xml:space="preserve"> </w:t>
      </w:r>
      <w:r w:rsidRPr="0012708E">
        <w:rPr>
          <w:rFonts w:cs="Times New Roman"/>
          <w:b/>
          <w:bCs/>
          <w:spacing w:val="-2"/>
          <w:szCs w:val="22"/>
        </w:rPr>
        <w:t>instruments de</w:t>
      </w:r>
      <w:r w:rsidRPr="0012708E">
        <w:rPr>
          <w:rFonts w:cs="Times New Roman"/>
          <w:b/>
          <w:bCs/>
          <w:szCs w:val="22"/>
        </w:rPr>
        <w:t>signated at F</w:t>
      </w:r>
      <w:r w:rsidR="004C52DC" w:rsidRPr="0012708E">
        <w:rPr>
          <w:rFonts w:cs="Times New Roman"/>
          <w:b/>
          <w:bCs/>
          <w:szCs w:val="22"/>
        </w:rPr>
        <w:t>VOCI</w:t>
      </w:r>
      <w:r w:rsidRPr="0012708E">
        <w:rPr>
          <w:rFonts w:cs="Times New Roman"/>
          <w:b/>
          <w:bCs/>
          <w:szCs w:val="22"/>
        </w:rPr>
        <w:t xml:space="preserve"> </w:t>
      </w:r>
    </w:p>
    <w:p w14:paraId="6A0A6CFC" w14:textId="2D03FAF5" w:rsidR="00C131F4" w:rsidRPr="00B93E6B" w:rsidRDefault="00C131F4" w:rsidP="003F7378">
      <w:pPr>
        <w:tabs>
          <w:tab w:val="left" w:pos="540"/>
          <w:tab w:val="left" w:pos="1170"/>
          <w:tab w:val="right" w:pos="9360"/>
        </w:tabs>
        <w:spacing w:line="240" w:lineRule="atLeast"/>
        <w:ind w:left="540" w:right="9"/>
        <w:jc w:val="both"/>
        <w:rPr>
          <w:rFonts w:cs="Times New Roman"/>
          <w:sz w:val="20"/>
          <w:shd w:val="clear" w:color="auto" w:fill="FFFFFF"/>
        </w:rPr>
      </w:pPr>
      <w:bookmarkStart w:id="7" w:name="_Hlk58418002"/>
    </w:p>
    <w:p w14:paraId="4BDD4CFD" w14:textId="1D74B3CB" w:rsidR="00B66A2A" w:rsidRPr="0012708E" w:rsidRDefault="00C131F4" w:rsidP="00F3534A">
      <w:pPr>
        <w:tabs>
          <w:tab w:val="left" w:pos="540"/>
          <w:tab w:val="left" w:pos="1170"/>
          <w:tab w:val="right" w:pos="9360"/>
        </w:tabs>
        <w:spacing w:line="240" w:lineRule="atLeast"/>
        <w:ind w:left="540" w:right="9"/>
        <w:jc w:val="both"/>
        <w:rPr>
          <w:rFonts w:cs="Times New Roman"/>
          <w:b/>
          <w:iCs/>
          <w:sz w:val="24"/>
          <w:szCs w:val="24"/>
        </w:rPr>
      </w:pPr>
      <w:r w:rsidRPr="0012708E">
        <w:rPr>
          <w:rFonts w:cs="Times New Roman"/>
          <w:szCs w:val="22"/>
          <w:shd w:val="clear" w:color="auto" w:fill="FFFFFF"/>
        </w:rPr>
        <w:t>The fair value changes in investments in</w:t>
      </w:r>
      <w:r w:rsidR="004C52DC" w:rsidRPr="0012708E">
        <w:rPr>
          <w:rFonts w:cs="Times New Roman"/>
          <w:szCs w:val="22"/>
          <w:shd w:val="clear" w:color="auto" w:fill="FFFFFF"/>
        </w:rPr>
        <w:t xml:space="preserve"> </w:t>
      </w:r>
      <w:r w:rsidRPr="0012708E">
        <w:rPr>
          <w:rFonts w:cs="Times New Roman"/>
          <w:szCs w:val="22"/>
          <w:shd w:val="clear" w:color="auto" w:fill="FFFFFF"/>
        </w:rPr>
        <w:t xml:space="preserve">debt instruments </w:t>
      </w:r>
      <w:r w:rsidR="004C52DC" w:rsidRPr="0012708E">
        <w:rPr>
          <w:rFonts w:cs="Times New Roman"/>
          <w:szCs w:val="22"/>
          <w:shd w:val="clear" w:color="auto" w:fill="FFFFFF"/>
        </w:rPr>
        <w:t xml:space="preserve">measured at FVOCI </w:t>
      </w:r>
      <w:r w:rsidRPr="0012708E">
        <w:rPr>
          <w:rFonts w:cs="Times New Roman"/>
          <w:szCs w:val="22"/>
          <w:shd w:val="clear" w:color="auto" w:fill="FFFFFF"/>
        </w:rPr>
        <w:t xml:space="preserve">and </w:t>
      </w:r>
      <w:r w:rsidRPr="0012708E">
        <w:rPr>
          <w:rFonts w:cs="Times New Roman"/>
          <w:szCs w:val="22"/>
        </w:rPr>
        <w:t>equity instruments designated at F</w:t>
      </w:r>
      <w:r w:rsidR="004C52DC" w:rsidRPr="0012708E">
        <w:rPr>
          <w:rFonts w:cs="Times New Roman"/>
          <w:szCs w:val="22"/>
        </w:rPr>
        <w:t>VOCI</w:t>
      </w:r>
      <w:r w:rsidRPr="0012708E">
        <w:rPr>
          <w:rFonts w:cs="Times New Roman"/>
          <w:szCs w:val="22"/>
        </w:rPr>
        <w:t xml:space="preserve"> within equity comprises the cumulative net change in the fair value of investments in debt instruments measured at FVOCI </w:t>
      </w:r>
      <w:r w:rsidR="004C52DC" w:rsidRPr="0012708E">
        <w:rPr>
          <w:rFonts w:cs="Times New Roman"/>
          <w:szCs w:val="22"/>
        </w:rPr>
        <w:t xml:space="preserve">and </w:t>
      </w:r>
      <w:r w:rsidRPr="0012708E">
        <w:rPr>
          <w:rFonts w:cs="Times New Roman"/>
          <w:szCs w:val="22"/>
        </w:rPr>
        <w:t>equity instruments designated at F</w:t>
      </w:r>
      <w:r w:rsidR="004C52DC" w:rsidRPr="0012708E">
        <w:rPr>
          <w:rFonts w:cs="Times New Roman"/>
          <w:szCs w:val="22"/>
        </w:rPr>
        <w:t>VOCI</w:t>
      </w:r>
      <w:r w:rsidRPr="0012708E">
        <w:rPr>
          <w:rFonts w:cs="Times New Roman"/>
          <w:szCs w:val="22"/>
        </w:rPr>
        <w:t xml:space="preserve"> and the allowance for ECL for debt instruments measured at FVOCI until the investments are derecogni</w:t>
      </w:r>
      <w:r w:rsidR="002B19C1" w:rsidRPr="0012708E">
        <w:rPr>
          <w:rFonts w:cs="Times New Roman"/>
          <w:szCs w:val="22"/>
        </w:rPr>
        <w:t>s</w:t>
      </w:r>
      <w:r w:rsidRPr="0012708E">
        <w:rPr>
          <w:rFonts w:cs="Times New Roman"/>
          <w:szCs w:val="22"/>
        </w:rPr>
        <w:t xml:space="preserve">ed or reclassified. </w:t>
      </w:r>
      <w:bookmarkEnd w:id="7"/>
    </w:p>
    <w:p w14:paraId="7D525DB1" w14:textId="7B078DFB" w:rsidR="00A73184" w:rsidRPr="00B93E6B" w:rsidRDefault="00A73184" w:rsidP="00EC65EE">
      <w:pPr>
        <w:tabs>
          <w:tab w:val="left" w:pos="540"/>
          <w:tab w:val="left" w:pos="1170"/>
          <w:tab w:val="right" w:pos="9360"/>
        </w:tabs>
        <w:spacing w:line="240" w:lineRule="atLeast"/>
        <w:ind w:left="540" w:right="9"/>
        <w:jc w:val="both"/>
        <w:rPr>
          <w:rFonts w:cs="Times New Roman"/>
          <w:sz w:val="20"/>
          <w:shd w:val="clear" w:color="auto" w:fill="FFFFFF"/>
        </w:rPr>
      </w:pPr>
    </w:p>
    <w:p w14:paraId="30A79AFD" w14:textId="4AC808B5" w:rsidR="00A5569B" w:rsidRPr="007423CA" w:rsidRDefault="00A5569B" w:rsidP="00A5569B">
      <w:pPr>
        <w:ind w:left="540"/>
        <w:jc w:val="both"/>
        <w:rPr>
          <w:rFonts w:cstheme="minorBidi"/>
          <w:b/>
          <w:iCs/>
          <w:sz w:val="24"/>
          <w:szCs w:val="28"/>
          <w:lang w:val="en-US" w:bidi="th-TH"/>
        </w:rPr>
      </w:pPr>
      <w:r w:rsidRPr="00BD240B">
        <w:rPr>
          <w:rFonts w:cs="Times New Roman"/>
          <w:b/>
          <w:bCs/>
          <w:szCs w:val="22"/>
        </w:rPr>
        <w:t>Fair</w:t>
      </w:r>
      <w:r>
        <w:rPr>
          <w:rFonts w:cstheme="minorBidi" w:hint="cs"/>
          <w:b/>
          <w:bCs/>
          <w:szCs w:val="28"/>
          <w:cs/>
          <w:lang w:bidi="th-TH"/>
        </w:rPr>
        <w:t xml:space="preserve"> </w:t>
      </w:r>
      <w:r w:rsidRPr="00BD240B">
        <w:rPr>
          <w:rFonts w:cs="Times New Roman"/>
          <w:b/>
          <w:bCs/>
          <w:szCs w:val="22"/>
        </w:rPr>
        <w:t>value changes in hedging instruments</w:t>
      </w:r>
      <w:r>
        <w:rPr>
          <w:rFonts w:cstheme="minorBidi" w:hint="cs"/>
          <w:b/>
          <w:bCs/>
          <w:szCs w:val="28"/>
          <w:cs/>
          <w:lang w:bidi="th-TH"/>
        </w:rPr>
        <w:t xml:space="preserve"> </w:t>
      </w:r>
      <w:r>
        <w:rPr>
          <w:rFonts w:cstheme="minorBidi"/>
          <w:b/>
          <w:bCs/>
          <w:szCs w:val="28"/>
          <w:lang w:val="en-US" w:bidi="th-TH"/>
        </w:rPr>
        <w:t>used in cash flow hedge</w:t>
      </w:r>
      <w:r w:rsidR="00E82499">
        <w:rPr>
          <w:rFonts w:cstheme="minorBidi"/>
          <w:b/>
          <w:bCs/>
          <w:szCs w:val="28"/>
          <w:lang w:val="en-US" w:bidi="th-TH"/>
        </w:rPr>
        <w:t>s</w:t>
      </w:r>
    </w:p>
    <w:p w14:paraId="28F1BA8C" w14:textId="77777777" w:rsidR="00A5569B" w:rsidRPr="00B93E6B" w:rsidRDefault="00A5569B" w:rsidP="00A5569B">
      <w:pPr>
        <w:tabs>
          <w:tab w:val="left" w:pos="540"/>
          <w:tab w:val="left" w:pos="1170"/>
          <w:tab w:val="right" w:pos="9360"/>
        </w:tabs>
        <w:spacing w:line="240" w:lineRule="atLeast"/>
        <w:ind w:left="540" w:right="9"/>
        <w:jc w:val="both"/>
        <w:rPr>
          <w:rFonts w:cs="Times New Roman"/>
          <w:sz w:val="20"/>
          <w:shd w:val="clear" w:color="auto" w:fill="FFFFFF"/>
        </w:rPr>
      </w:pPr>
    </w:p>
    <w:p w14:paraId="5C8E5025" w14:textId="57DEAAA4" w:rsidR="00A5569B" w:rsidRDefault="00A5569B" w:rsidP="00A5569B">
      <w:pPr>
        <w:tabs>
          <w:tab w:val="left" w:pos="540"/>
          <w:tab w:val="left" w:pos="1170"/>
          <w:tab w:val="right" w:pos="9360"/>
        </w:tabs>
        <w:ind w:left="547" w:right="14"/>
        <w:jc w:val="both"/>
        <w:rPr>
          <w:rFonts w:cs="Times New Roman"/>
          <w:b/>
          <w:iCs/>
          <w:sz w:val="24"/>
          <w:szCs w:val="24"/>
          <w:lang w:val="en-US"/>
        </w:rPr>
      </w:pPr>
      <w:r>
        <w:rPr>
          <w:rFonts w:cs="Times New Roman"/>
          <w:szCs w:val="22"/>
        </w:rPr>
        <w:t>The fair value changes in hedging instrument</w:t>
      </w:r>
      <w:r>
        <w:rPr>
          <w:rFonts w:cstheme="minorBidi" w:hint="cs"/>
          <w:szCs w:val="28"/>
          <w:cs/>
          <w:lang w:bidi="th-TH"/>
        </w:rPr>
        <w:t xml:space="preserve"> </w:t>
      </w:r>
      <w:r>
        <w:rPr>
          <w:szCs w:val="28"/>
          <w:lang w:val="en-US" w:bidi="th-TH"/>
        </w:rPr>
        <w:t>used in cash flow hedge</w:t>
      </w:r>
      <w:r w:rsidR="00E82499">
        <w:rPr>
          <w:szCs w:val="28"/>
          <w:lang w:val="en-US" w:bidi="th-TH"/>
        </w:rPr>
        <w:t>s</w:t>
      </w:r>
      <w:r>
        <w:rPr>
          <w:rFonts w:cs="Times New Roman"/>
          <w:szCs w:val="22"/>
        </w:rPr>
        <w:t xml:space="preserve"> comprise the effective portion of the cumulative net change in the fair value of hedging instrument used in cash flow hedge</w:t>
      </w:r>
      <w:r w:rsidR="00E82499">
        <w:rPr>
          <w:rFonts w:cs="Times New Roman"/>
          <w:szCs w:val="22"/>
        </w:rPr>
        <w:t>s</w:t>
      </w:r>
      <w:r>
        <w:rPr>
          <w:rFonts w:cs="Times New Roman"/>
          <w:szCs w:val="22"/>
        </w:rPr>
        <w:t xml:space="preserve"> pending subsequent recognition in profit or loss.</w:t>
      </w:r>
    </w:p>
    <w:p w14:paraId="6EC5BBA0" w14:textId="32BBD7F2" w:rsidR="00170357" w:rsidRPr="00B93E6B" w:rsidRDefault="00170357" w:rsidP="00827057">
      <w:pPr>
        <w:tabs>
          <w:tab w:val="left" w:pos="540"/>
          <w:tab w:val="left" w:pos="1170"/>
          <w:tab w:val="right" w:pos="9360"/>
        </w:tabs>
        <w:spacing w:line="240" w:lineRule="atLeast"/>
        <w:ind w:left="540" w:right="9"/>
        <w:jc w:val="both"/>
        <w:rPr>
          <w:rFonts w:cs="Times New Roman"/>
          <w:sz w:val="20"/>
          <w:shd w:val="clear" w:color="auto" w:fill="FFFFFF"/>
        </w:rPr>
      </w:pPr>
    </w:p>
    <w:p w14:paraId="22C14AB1" w14:textId="31BB6981" w:rsidR="0085463B" w:rsidRPr="0012708E" w:rsidRDefault="0085463B" w:rsidP="0085463B">
      <w:pPr>
        <w:pStyle w:val="Heading1"/>
        <w:numPr>
          <w:ilvl w:val="0"/>
          <w:numId w:val="0"/>
        </w:numPr>
        <w:spacing w:before="0" w:after="0" w:line="240" w:lineRule="atLeast"/>
        <w:ind w:left="540" w:hanging="540"/>
        <w:rPr>
          <w:rFonts w:cs="Times New Roman"/>
          <w:i w:val="0"/>
          <w:iCs/>
          <w:szCs w:val="24"/>
        </w:rPr>
      </w:pPr>
      <w:r>
        <w:rPr>
          <w:rFonts w:cs="Times New Roman"/>
          <w:i w:val="0"/>
          <w:iCs/>
          <w:szCs w:val="24"/>
        </w:rPr>
        <w:t>28</w:t>
      </w:r>
      <w:r w:rsidRPr="0012708E">
        <w:rPr>
          <w:rFonts w:cs="Times New Roman"/>
          <w:i w:val="0"/>
          <w:iCs/>
          <w:szCs w:val="24"/>
        </w:rPr>
        <w:tab/>
      </w:r>
      <w:r w:rsidR="00C05F6F">
        <w:rPr>
          <w:rFonts w:cs="Times New Roman"/>
          <w:i w:val="0"/>
          <w:iCs/>
          <w:szCs w:val="24"/>
        </w:rPr>
        <w:t>Dividend</w:t>
      </w:r>
    </w:p>
    <w:p w14:paraId="1D7232C9" w14:textId="77777777" w:rsidR="0085463B" w:rsidRDefault="0085463B" w:rsidP="00827057">
      <w:pPr>
        <w:tabs>
          <w:tab w:val="left" w:pos="540"/>
          <w:tab w:val="left" w:pos="1170"/>
          <w:tab w:val="right" w:pos="9360"/>
        </w:tabs>
        <w:spacing w:line="240" w:lineRule="atLeast"/>
        <w:ind w:left="540" w:right="9"/>
        <w:jc w:val="both"/>
        <w:rPr>
          <w:rFonts w:cs="Times New Roman"/>
          <w:szCs w:val="22"/>
          <w:shd w:val="clear" w:color="auto" w:fill="FFFFFF"/>
        </w:rPr>
      </w:pPr>
    </w:p>
    <w:p w14:paraId="132A4CF7" w14:textId="110ED97F" w:rsidR="00B74BB4" w:rsidRDefault="003D53C4" w:rsidP="00EE45B3">
      <w:pPr>
        <w:tabs>
          <w:tab w:val="left" w:pos="540"/>
          <w:tab w:val="left" w:pos="1170"/>
          <w:tab w:val="right" w:pos="9360"/>
        </w:tabs>
        <w:spacing w:line="240" w:lineRule="atLeast"/>
        <w:ind w:left="540" w:right="9"/>
        <w:jc w:val="both"/>
        <w:rPr>
          <w:rFonts w:cs="Times New Roman"/>
          <w:szCs w:val="22"/>
          <w:shd w:val="clear" w:color="auto" w:fill="FFFFFF"/>
        </w:rPr>
      </w:pPr>
      <w:r>
        <w:rPr>
          <w:rFonts w:cs="Times New Roman"/>
          <w:szCs w:val="22"/>
          <w:shd w:val="clear" w:color="auto" w:fill="FFFFFF"/>
        </w:rPr>
        <w:t xml:space="preserve">On 28 April 2025, </w:t>
      </w:r>
      <w:r w:rsidR="00332EBA">
        <w:rPr>
          <w:rFonts w:cs="Times New Roman"/>
          <w:szCs w:val="22"/>
          <w:shd w:val="clear" w:color="auto" w:fill="FFFFFF"/>
        </w:rPr>
        <w:t xml:space="preserve">the Annual General Meeting of Shareholders approved the dividend payment from the 2024 operating results to the ordinary shareholders of the Bank at the rate Baht 0.60 </w:t>
      </w:r>
      <w:r w:rsidR="003050FB">
        <w:rPr>
          <w:rFonts w:cs="Times New Roman"/>
          <w:szCs w:val="22"/>
          <w:shd w:val="clear" w:color="auto" w:fill="FFFFFF"/>
        </w:rPr>
        <w:t>per share, amounting to Baht 740.9 million</w:t>
      </w:r>
      <w:r w:rsidR="00B93E6B">
        <w:rPr>
          <w:rFonts w:cs="Times New Roman"/>
          <w:szCs w:val="22"/>
          <w:shd w:val="clear" w:color="auto" w:fill="FFFFFF"/>
        </w:rPr>
        <w:t>. The Bank</w:t>
      </w:r>
      <w:r w:rsidR="00AE1F72">
        <w:rPr>
          <w:rFonts w:cs="Times New Roman"/>
          <w:szCs w:val="22"/>
          <w:shd w:val="clear" w:color="auto" w:fill="FFFFFF"/>
        </w:rPr>
        <w:t xml:space="preserve"> paid</w:t>
      </w:r>
      <w:r w:rsidR="00B93E6B">
        <w:rPr>
          <w:rFonts w:cs="Times New Roman"/>
          <w:szCs w:val="22"/>
          <w:shd w:val="clear" w:color="auto" w:fill="FFFFFF"/>
        </w:rPr>
        <w:t xml:space="preserve"> </w:t>
      </w:r>
      <w:r w:rsidR="00AE1F72">
        <w:rPr>
          <w:rFonts w:cs="Times New Roman"/>
          <w:szCs w:val="22"/>
          <w:shd w:val="clear" w:color="auto" w:fill="FFFFFF"/>
        </w:rPr>
        <w:t xml:space="preserve">such dividends to </w:t>
      </w:r>
      <w:r w:rsidR="00997786">
        <w:rPr>
          <w:rFonts w:cs="Times New Roman"/>
          <w:szCs w:val="22"/>
          <w:shd w:val="clear" w:color="auto" w:fill="FFFFFF"/>
        </w:rPr>
        <w:t>the</w:t>
      </w:r>
      <w:r w:rsidR="00AE1F72">
        <w:rPr>
          <w:rFonts w:cs="Times New Roman"/>
          <w:szCs w:val="22"/>
          <w:shd w:val="clear" w:color="auto" w:fill="FFFFFF"/>
        </w:rPr>
        <w:t xml:space="preserve"> shareholder</w:t>
      </w:r>
      <w:r w:rsidR="00997786">
        <w:rPr>
          <w:rFonts w:cs="Times New Roman"/>
          <w:szCs w:val="22"/>
          <w:shd w:val="clear" w:color="auto" w:fill="FFFFFF"/>
        </w:rPr>
        <w:t>s</w:t>
      </w:r>
      <w:r w:rsidR="00763C7A">
        <w:rPr>
          <w:rFonts w:cs="Times New Roman"/>
          <w:szCs w:val="22"/>
          <w:shd w:val="clear" w:color="auto" w:fill="FFFFFF"/>
        </w:rPr>
        <w:t xml:space="preserve"> on </w:t>
      </w:r>
      <w:r w:rsidR="00334AC4">
        <w:rPr>
          <w:rFonts w:cs="Times New Roman"/>
          <w:szCs w:val="22"/>
          <w:shd w:val="clear" w:color="auto" w:fill="FFFFFF"/>
        </w:rPr>
        <w:t>28 May 2025</w:t>
      </w:r>
      <w:r w:rsidR="00763C7A">
        <w:rPr>
          <w:rFonts w:cs="Times New Roman"/>
          <w:szCs w:val="22"/>
          <w:shd w:val="clear" w:color="auto" w:fill="FFFFFF"/>
        </w:rPr>
        <w:t>.</w:t>
      </w:r>
    </w:p>
    <w:p w14:paraId="15558D4C" w14:textId="77777777" w:rsidR="0085463B" w:rsidRDefault="0085463B" w:rsidP="00827057">
      <w:pPr>
        <w:tabs>
          <w:tab w:val="left" w:pos="540"/>
          <w:tab w:val="left" w:pos="1170"/>
          <w:tab w:val="right" w:pos="9360"/>
        </w:tabs>
        <w:spacing w:line="240" w:lineRule="atLeast"/>
        <w:ind w:left="540" w:right="9"/>
        <w:jc w:val="both"/>
        <w:rPr>
          <w:rFonts w:cs="Times New Roman"/>
          <w:szCs w:val="22"/>
          <w:shd w:val="clear" w:color="auto" w:fill="FFFFFF"/>
        </w:rPr>
      </w:pPr>
    </w:p>
    <w:p w14:paraId="2969BF7D" w14:textId="72D6FFD5" w:rsidR="00B3056F" w:rsidRPr="0012708E" w:rsidRDefault="00F962A9" w:rsidP="009814E8">
      <w:pPr>
        <w:pStyle w:val="Heading1"/>
        <w:numPr>
          <w:ilvl w:val="0"/>
          <w:numId w:val="0"/>
        </w:numPr>
        <w:spacing w:before="0" w:after="0" w:line="240" w:lineRule="atLeast"/>
        <w:ind w:left="540" w:hanging="540"/>
        <w:rPr>
          <w:rFonts w:cs="Times New Roman"/>
          <w:i w:val="0"/>
          <w:iCs/>
          <w:szCs w:val="24"/>
        </w:rPr>
      </w:pPr>
      <w:r>
        <w:rPr>
          <w:rFonts w:cs="Times New Roman"/>
          <w:i w:val="0"/>
          <w:iCs/>
          <w:szCs w:val="24"/>
        </w:rPr>
        <w:t>29</w:t>
      </w:r>
      <w:r w:rsidR="0024357E" w:rsidRPr="0012708E">
        <w:rPr>
          <w:rFonts w:cs="Times New Roman"/>
          <w:i w:val="0"/>
          <w:iCs/>
          <w:szCs w:val="24"/>
        </w:rPr>
        <w:tab/>
      </w:r>
      <w:r w:rsidR="007F5238" w:rsidRPr="0012708E">
        <w:rPr>
          <w:rFonts w:cs="Times New Roman"/>
          <w:i w:val="0"/>
          <w:iCs/>
          <w:szCs w:val="24"/>
        </w:rPr>
        <w:t>Assets pledged as collateral</w:t>
      </w:r>
      <w:r w:rsidR="00B04F97" w:rsidRPr="0012708E">
        <w:rPr>
          <w:rFonts w:cs="Times New Roman"/>
          <w:i w:val="0"/>
          <w:iCs/>
          <w:szCs w:val="24"/>
        </w:rPr>
        <w:t xml:space="preserve"> and under restriction</w:t>
      </w:r>
    </w:p>
    <w:p w14:paraId="2FC610BC" w14:textId="23E0C346" w:rsidR="0002091F" w:rsidRPr="00B307D0" w:rsidRDefault="0002091F" w:rsidP="00EC65EE">
      <w:pPr>
        <w:tabs>
          <w:tab w:val="left" w:pos="540"/>
          <w:tab w:val="left" w:pos="1170"/>
          <w:tab w:val="right" w:pos="9360"/>
        </w:tabs>
        <w:spacing w:line="240" w:lineRule="atLeast"/>
        <w:ind w:left="540" w:right="9"/>
        <w:jc w:val="both"/>
        <w:rPr>
          <w:rFonts w:cs="Times New Roman"/>
          <w:szCs w:val="22"/>
          <w:shd w:val="clear" w:color="auto" w:fill="FFFFFF"/>
        </w:rPr>
      </w:pPr>
    </w:p>
    <w:tbl>
      <w:tblPr>
        <w:tblW w:w="9180" w:type="dxa"/>
        <w:tblInd w:w="450" w:type="dxa"/>
        <w:tblLayout w:type="fixed"/>
        <w:tblLook w:val="00A0" w:firstRow="1" w:lastRow="0" w:firstColumn="1" w:lastColumn="0" w:noHBand="0" w:noVBand="0"/>
      </w:tblPr>
      <w:tblGrid>
        <w:gridCol w:w="5670"/>
        <w:gridCol w:w="270"/>
        <w:gridCol w:w="1530"/>
        <w:gridCol w:w="243"/>
        <w:gridCol w:w="27"/>
        <w:gridCol w:w="1440"/>
      </w:tblGrid>
      <w:tr w:rsidR="00E41F71" w:rsidRPr="00880EEB" w14:paraId="2F5D8166" w14:textId="77777777" w:rsidTr="00EC65EE">
        <w:tc>
          <w:tcPr>
            <w:tcW w:w="5670" w:type="dxa"/>
          </w:tcPr>
          <w:p w14:paraId="5C7CBE28" w14:textId="77777777" w:rsidR="00E41F71" w:rsidRPr="00880EEB" w:rsidRDefault="00E41F71" w:rsidP="009814E8">
            <w:pPr>
              <w:spacing w:line="240" w:lineRule="atLeast"/>
              <w:ind w:left="180" w:hanging="180"/>
              <w:rPr>
                <w:rFonts w:cs="Times New Roman"/>
                <w:b/>
                <w:bCs/>
                <w:szCs w:val="22"/>
                <w:lang w:bidi="th-TH"/>
              </w:rPr>
            </w:pPr>
          </w:p>
        </w:tc>
        <w:tc>
          <w:tcPr>
            <w:tcW w:w="270" w:type="dxa"/>
          </w:tcPr>
          <w:p w14:paraId="3897F7C6" w14:textId="77777777" w:rsidR="00E41F71" w:rsidRPr="00880EEB" w:rsidRDefault="00E41F71" w:rsidP="009814E8">
            <w:pPr>
              <w:spacing w:line="240" w:lineRule="atLeast"/>
              <w:ind w:left="180" w:hanging="180"/>
              <w:jc w:val="center"/>
              <w:rPr>
                <w:rFonts w:cs="Times New Roman"/>
                <w:szCs w:val="22"/>
                <w:shd w:val="clear" w:color="auto" w:fill="FFFFFF"/>
              </w:rPr>
            </w:pPr>
          </w:p>
        </w:tc>
        <w:tc>
          <w:tcPr>
            <w:tcW w:w="3240" w:type="dxa"/>
            <w:gridSpan w:val="4"/>
            <w:vAlign w:val="bottom"/>
          </w:tcPr>
          <w:p w14:paraId="39092858" w14:textId="77777777" w:rsidR="00E41F71" w:rsidRPr="00880EEB" w:rsidRDefault="00E41F71" w:rsidP="009814E8">
            <w:pPr>
              <w:spacing w:line="240" w:lineRule="atLeast"/>
              <w:ind w:left="-108" w:right="-108"/>
              <w:jc w:val="center"/>
              <w:rPr>
                <w:rFonts w:cs="Times New Roman"/>
                <w:szCs w:val="22"/>
              </w:rPr>
            </w:pPr>
            <w:r w:rsidRPr="00880EEB">
              <w:rPr>
                <w:rFonts w:cs="Times New Roman"/>
                <w:b/>
                <w:bCs/>
                <w:szCs w:val="22"/>
                <w:lang w:bidi="th-TH"/>
              </w:rPr>
              <w:t>Consolidated and the Bank</w:t>
            </w:r>
          </w:p>
        </w:tc>
      </w:tr>
      <w:tr w:rsidR="00FB44C0" w:rsidRPr="00880EEB" w14:paraId="1AFD5648" w14:textId="77777777" w:rsidTr="00EC65EE">
        <w:tc>
          <w:tcPr>
            <w:tcW w:w="5670" w:type="dxa"/>
          </w:tcPr>
          <w:p w14:paraId="2C7CE7F5" w14:textId="77777777" w:rsidR="00FB44C0" w:rsidRPr="00880EEB" w:rsidRDefault="00FB44C0" w:rsidP="00676178">
            <w:pPr>
              <w:spacing w:line="240" w:lineRule="atLeast"/>
              <w:ind w:left="180" w:hanging="180"/>
              <w:rPr>
                <w:rFonts w:cs="Times New Roman"/>
                <w:b/>
                <w:bCs/>
                <w:szCs w:val="22"/>
                <w:lang w:bidi="th-TH"/>
              </w:rPr>
            </w:pPr>
          </w:p>
        </w:tc>
        <w:tc>
          <w:tcPr>
            <w:tcW w:w="270" w:type="dxa"/>
          </w:tcPr>
          <w:p w14:paraId="4EDB7F24" w14:textId="77777777" w:rsidR="00FB44C0" w:rsidRPr="00880EEB" w:rsidRDefault="00FB44C0" w:rsidP="00676178">
            <w:pPr>
              <w:spacing w:line="240" w:lineRule="atLeast"/>
              <w:ind w:left="180" w:hanging="180"/>
              <w:jc w:val="center"/>
              <w:rPr>
                <w:rFonts w:cs="Times New Roman"/>
                <w:szCs w:val="22"/>
                <w:shd w:val="clear" w:color="auto" w:fill="FFFFFF"/>
              </w:rPr>
            </w:pPr>
          </w:p>
        </w:tc>
        <w:tc>
          <w:tcPr>
            <w:tcW w:w="1530" w:type="dxa"/>
            <w:vAlign w:val="bottom"/>
          </w:tcPr>
          <w:p w14:paraId="55A95973" w14:textId="0C2AD1DB" w:rsidR="00FB44C0" w:rsidRDefault="00FB44C0" w:rsidP="00676178">
            <w:pPr>
              <w:spacing w:line="240" w:lineRule="atLeast"/>
              <w:ind w:left="-108" w:right="-108"/>
              <w:jc w:val="center"/>
              <w:rPr>
                <w:rFonts w:cs="Times New Roman"/>
                <w:szCs w:val="22"/>
              </w:rPr>
            </w:pPr>
            <w:r>
              <w:rPr>
                <w:rFonts w:cs="Times New Roman"/>
                <w:szCs w:val="22"/>
              </w:rPr>
              <w:t>30 June</w:t>
            </w:r>
          </w:p>
        </w:tc>
        <w:tc>
          <w:tcPr>
            <w:tcW w:w="270" w:type="dxa"/>
            <w:gridSpan w:val="2"/>
            <w:vAlign w:val="bottom"/>
          </w:tcPr>
          <w:p w14:paraId="5CD974A8" w14:textId="77777777" w:rsidR="00FB44C0" w:rsidRPr="00880EEB" w:rsidRDefault="00FB44C0" w:rsidP="00676178">
            <w:pPr>
              <w:spacing w:line="240" w:lineRule="atLeast"/>
              <w:ind w:left="-108" w:right="-108"/>
              <w:rPr>
                <w:rFonts w:cs="Times New Roman"/>
                <w:szCs w:val="22"/>
                <w:rtl/>
                <w:cs/>
              </w:rPr>
            </w:pPr>
          </w:p>
        </w:tc>
        <w:tc>
          <w:tcPr>
            <w:tcW w:w="1440" w:type="dxa"/>
            <w:vAlign w:val="bottom"/>
          </w:tcPr>
          <w:p w14:paraId="1D5D2FBE" w14:textId="4CE5C709" w:rsidR="00FB44C0" w:rsidRDefault="00FB44C0" w:rsidP="00676178">
            <w:pPr>
              <w:spacing w:line="240" w:lineRule="atLeast"/>
              <w:ind w:left="-108" w:right="-108"/>
              <w:jc w:val="center"/>
              <w:rPr>
                <w:rFonts w:cs="Times New Roman"/>
                <w:szCs w:val="22"/>
              </w:rPr>
            </w:pPr>
            <w:r>
              <w:rPr>
                <w:rFonts w:cs="Times New Roman"/>
                <w:szCs w:val="22"/>
              </w:rPr>
              <w:t>31 December</w:t>
            </w:r>
          </w:p>
        </w:tc>
      </w:tr>
      <w:tr w:rsidR="00676178" w:rsidRPr="00880EEB" w14:paraId="31CE1881" w14:textId="77777777" w:rsidTr="00EC65EE">
        <w:tc>
          <w:tcPr>
            <w:tcW w:w="5670" w:type="dxa"/>
          </w:tcPr>
          <w:p w14:paraId="7DEC17A2" w14:textId="77777777" w:rsidR="00676178" w:rsidRPr="00880EEB" w:rsidRDefault="00676178" w:rsidP="00676178">
            <w:pPr>
              <w:spacing w:line="240" w:lineRule="atLeast"/>
              <w:ind w:left="180" w:hanging="180"/>
              <w:rPr>
                <w:rFonts w:cs="Times New Roman"/>
                <w:b/>
                <w:bCs/>
                <w:szCs w:val="22"/>
                <w:lang w:bidi="th-TH"/>
              </w:rPr>
            </w:pPr>
          </w:p>
        </w:tc>
        <w:tc>
          <w:tcPr>
            <w:tcW w:w="270" w:type="dxa"/>
          </w:tcPr>
          <w:p w14:paraId="6553A0DA" w14:textId="77777777" w:rsidR="00676178" w:rsidRPr="00880EEB" w:rsidRDefault="00676178" w:rsidP="00676178">
            <w:pPr>
              <w:spacing w:line="240" w:lineRule="atLeast"/>
              <w:ind w:left="180" w:hanging="180"/>
              <w:jc w:val="center"/>
              <w:rPr>
                <w:rFonts w:cs="Times New Roman"/>
                <w:szCs w:val="22"/>
                <w:shd w:val="clear" w:color="auto" w:fill="FFFFFF"/>
              </w:rPr>
            </w:pPr>
          </w:p>
        </w:tc>
        <w:tc>
          <w:tcPr>
            <w:tcW w:w="1530" w:type="dxa"/>
            <w:vAlign w:val="bottom"/>
          </w:tcPr>
          <w:p w14:paraId="544EC6E7" w14:textId="52AAA722" w:rsidR="00676178" w:rsidRPr="00880EEB" w:rsidRDefault="00170357" w:rsidP="00676178">
            <w:pPr>
              <w:spacing w:line="240" w:lineRule="atLeast"/>
              <w:ind w:left="-108" w:right="-108"/>
              <w:jc w:val="center"/>
              <w:rPr>
                <w:rFonts w:cs="Times New Roman"/>
                <w:szCs w:val="22"/>
              </w:rPr>
            </w:pPr>
            <w:r>
              <w:rPr>
                <w:rFonts w:cs="Times New Roman"/>
                <w:szCs w:val="22"/>
              </w:rPr>
              <w:t>202</w:t>
            </w:r>
            <w:r w:rsidR="00FB44C0">
              <w:rPr>
                <w:rFonts w:cs="Times New Roman"/>
                <w:szCs w:val="22"/>
              </w:rPr>
              <w:t>5</w:t>
            </w:r>
          </w:p>
        </w:tc>
        <w:tc>
          <w:tcPr>
            <w:tcW w:w="270" w:type="dxa"/>
            <w:gridSpan w:val="2"/>
            <w:vAlign w:val="bottom"/>
          </w:tcPr>
          <w:p w14:paraId="6D31617C" w14:textId="77777777" w:rsidR="00676178" w:rsidRPr="00880EEB" w:rsidRDefault="00676178" w:rsidP="00676178">
            <w:pPr>
              <w:spacing w:line="240" w:lineRule="atLeast"/>
              <w:ind w:left="-108" w:right="-108"/>
              <w:rPr>
                <w:rFonts w:cs="Times New Roman"/>
                <w:szCs w:val="22"/>
                <w:rtl/>
                <w:cs/>
              </w:rPr>
            </w:pPr>
          </w:p>
        </w:tc>
        <w:tc>
          <w:tcPr>
            <w:tcW w:w="1440" w:type="dxa"/>
            <w:vAlign w:val="bottom"/>
          </w:tcPr>
          <w:p w14:paraId="1A75BC86" w14:textId="54468031" w:rsidR="00676178" w:rsidRPr="00880EEB" w:rsidRDefault="00170357" w:rsidP="00676178">
            <w:pPr>
              <w:spacing w:line="240" w:lineRule="atLeast"/>
              <w:ind w:left="-108" w:right="-108"/>
              <w:jc w:val="center"/>
              <w:rPr>
                <w:rFonts w:cs="Times New Roman"/>
                <w:szCs w:val="22"/>
              </w:rPr>
            </w:pPr>
            <w:r>
              <w:rPr>
                <w:rFonts w:cs="Times New Roman"/>
                <w:szCs w:val="22"/>
              </w:rPr>
              <w:t>202</w:t>
            </w:r>
            <w:r w:rsidR="00FB44C0">
              <w:rPr>
                <w:rFonts w:cs="Times New Roman"/>
                <w:szCs w:val="22"/>
              </w:rPr>
              <w:t>4</w:t>
            </w:r>
          </w:p>
        </w:tc>
      </w:tr>
      <w:tr w:rsidR="008929C9" w:rsidRPr="00880EEB" w14:paraId="25062255" w14:textId="77777777" w:rsidTr="00EC65EE">
        <w:tc>
          <w:tcPr>
            <w:tcW w:w="5670" w:type="dxa"/>
            <w:hideMark/>
          </w:tcPr>
          <w:p w14:paraId="583D367F" w14:textId="77777777" w:rsidR="008929C9" w:rsidRPr="00880EEB" w:rsidRDefault="008929C9" w:rsidP="009814E8">
            <w:pPr>
              <w:spacing w:line="240" w:lineRule="atLeast"/>
              <w:rPr>
                <w:rFonts w:cs="Times New Roman"/>
                <w:color w:val="000000"/>
                <w:szCs w:val="22"/>
              </w:rPr>
            </w:pPr>
          </w:p>
        </w:tc>
        <w:tc>
          <w:tcPr>
            <w:tcW w:w="270" w:type="dxa"/>
          </w:tcPr>
          <w:p w14:paraId="3F607902" w14:textId="77777777" w:rsidR="008929C9" w:rsidRPr="00880EEB" w:rsidRDefault="008929C9" w:rsidP="009814E8">
            <w:pPr>
              <w:spacing w:line="240" w:lineRule="atLeast"/>
              <w:jc w:val="center"/>
              <w:rPr>
                <w:rFonts w:cs="Times New Roman"/>
                <w:i/>
                <w:iCs/>
                <w:snapToGrid w:val="0"/>
                <w:szCs w:val="22"/>
                <w:lang w:eastAsia="th-TH" w:bidi="th-TH"/>
              </w:rPr>
            </w:pPr>
          </w:p>
        </w:tc>
        <w:tc>
          <w:tcPr>
            <w:tcW w:w="3240" w:type="dxa"/>
            <w:gridSpan w:val="4"/>
          </w:tcPr>
          <w:p w14:paraId="730F1784" w14:textId="77777777" w:rsidR="008929C9" w:rsidRPr="00880EEB" w:rsidRDefault="008929C9" w:rsidP="009814E8">
            <w:pPr>
              <w:spacing w:line="240" w:lineRule="atLeast"/>
              <w:jc w:val="center"/>
              <w:rPr>
                <w:rFonts w:cs="Times New Roman"/>
                <w:szCs w:val="22"/>
              </w:rPr>
            </w:pPr>
            <w:r w:rsidRPr="00880EEB">
              <w:rPr>
                <w:rFonts w:cs="Times New Roman"/>
                <w:i/>
                <w:iCs/>
                <w:snapToGrid w:val="0"/>
                <w:szCs w:val="22"/>
                <w:lang w:eastAsia="th-TH" w:bidi="th-TH"/>
              </w:rPr>
              <w:t>(in thousand Baht)</w:t>
            </w:r>
          </w:p>
        </w:tc>
      </w:tr>
      <w:tr w:rsidR="008929C9" w:rsidRPr="00880EEB" w14:paraId="267955DC" w14:textId="77777777" w:rsidTr="00EC65EE">
        <w:tc>
          <w:tcPr>
            <w:tcW w:w="5670" w:type="dxa"/>
            <w:hideMark/>
          </w:tcPr>
          <w:p w14:paraId="775FE89F" w14:textId="77777777" w:rsidR="008929C9" w:rsidRPr="00880EEB" w:rsidRDefault="008929C9" w:rsidP="009814E8">
            <w:pPr>
              <w:spacing w:line="240" w:lineRule="atLeast"/>
              <w:rPr>
                <w:rFonts w:cs="Times New Roman"/>
                <w:color w:val="000000"/>
                <w:szCs w:val="22"/>
              </w:rPr>
            </w:pPr>
            <w:r w:rsidRPr="00880EEB">
              <w:rPr>
                <w:rFonts w:cs="Times New Roman"/>
                <w:color w:val="000000"/>
                <w:szCs w:val="22"/>
              </w:rPr>
              <w:t>Investments in securities</w:t>
            </w:r>
          </w:p>
        </w:tc>
        <w:tc>
          <w:tcPr>
            <w:tcW w:w="270" w:type="dxa"/>
          </w:tcPr>
          <w:p w14:paraId="356C227C" w14:textId="77777777" w:rsidR="008929C9" w:rsidRPr="00880EEB" w:rsidRDefault="008929C9" w:rsidP="009814E8">
            <w:pPr>
              <w:spacing w:line="240" w:lineRule="atLeast"/>
              <w:jc w:val="right"/>
              <w:rPr>
                <w:rFonts w:cs="Times New Roman"/>
                <w:szCs w:val="22"/>
              </w:rPr>
            </w:pPr>
          </w:p>
        </w:tc>
        <w:tc>
          <w:tcPr>
            <w:tcW w:w="1530" w:type="dxa"/>
            <w:vAlign w:val="bottom"/>
            <w:hideMark/>
          </w:tcPr>
          <w:p w14:paraId="1073B94E" w14:textId="77777777" w:rsidR="008929C9" w:rsidRPr="00880EEB" w:rsidRDefault="008929C9" w:rsidP="009814E8">
            <w:pPr>
              <w:spacing w:line="240" w:lineRule="atLeast"/>
              <w:ind w:right="162"/>
              <w:jc w:val="right"/>
              <w:rPr>
                <w:rFonts w:cs="Times New Roman"/>
                <w:szCs w:val="22"/>
              </w:rPr>
            </w:pPr>
          </w:p>
        </w:tc>
        <w:tc>
          <w:tcPr>
            <w:tcW w:w="243" w:type="dxa"/>
            <w:vAlign w:val="bottom"/>
          </w:tcPr>
          <w:p w14:paraId="42989909" w14:textId="77777777" w:rsidR="008929C9" w:rsidRPr="00880EEB" w:rsidRDefault="008929C9" w:rsidP="009814E8">
            <w:pPr>
              <w:spacing w:line="240" w:lineRule="atLeast"/>
              <w:ind w:right="162"/>
              <w:jc w:val="right"/>
              <w:rPr>
                <w:rFonts w:cs="Times New Roman"/>
                <w:szCs w:val="22"/>
              </w:rPr>
            </w:pPr>
          </w:p>
        </w:tc>
        <w:tc>
          <w:tcPr>
            <w:tcW w:w="1467" w:type="dxa"/>
            <w:gridSpan w:val="2"/>
            <w:vAlign w:val="bottom"/>
            <w:hideMark/>
          </w:tcPr>
          <w:p w14:paraId="7333D4D8" w14:textId="77777777" w:rsidR="008929C9" w:rsidRPr="00880EEB" w:rsidRDefault="008929C9" w:rsidP="009814E8">
            <w:pPr>
              <w:spacing w:line="240" w:lineRule="atLeast"/>
              <w:ind w:right="162"/>
              <w:jc w:val="right"/>
              <w:rPr>
                <w:rFonts w:cs="Times New Roman"/>
                <w:szCs w:val="22"/>
              </w:rPr>
            </w:pPr>
          </w:p>
        </w:tc>
      </w:tr>
      <w:tr w:rsidR="00FB44C0" w:rsidRPr="00880EEB" w14:paraId="189F7A86" w14:textId="77777777" w:rsidTr="00EC65EE">
        <w:tc>
          <w:tcPr>
            <w:tcW w:w="5670" w:type="dxa"/>
            <w:hideMark/>
          </w:tcPr>
          <w:p w14:paraId="17DFA846" w14:textId="6DD2CC99" w:rsidR="00FB44C0" w:rsidRPr="00880EEB" w:rsidRDefault="00FB44C0" w:rsidP="00FB44C0">
            <w:pPr>
              <w:pStyle w:val="ListParagraph"/>
              <w:numPr>
                <w:ilvl w:val="2"/>
                <w:numId w:val="19"/>
              </w:numPr>
              <w:tabs>
                <w:tab w:val="clear" w:pos="1020"/>
              </w:tabs>
              <w:spacing w:line="240" w:lineRule="atLeast"/>
              <w:ind w:left="256" w:right="-108" w:hanging="180"/>
              <w:rPr>
                <w:color w:val="000000"/>
                <w:szCs w:val="22"/>
              </w:rPr>
            </w:pPr>
            <w:r w:rsidRPr="00880EEB">
              <w:rPr>
                <w:color w:val="000000"/>
                <w:szCs w:val="22"/>
              </w:rPr>
              <w:t xml:space="preserve">Pledged as collateral for liquidity management </w:t>
            </w:r>
            <w:r w:rsidRPr="00880EEB">
              <w:rPr>
                <w:color w:val="000000"/>
                <w:szCs w:val="22"/>
                <w:vertAlign w:val="superscript"/>
              </w:rPr>
              <w:t>(1)</w:t>
            </w:r>
          </w:p>
        </w:tc>
        <w:tc>
          <w:tcPr>
            <w:tcW w:w="270" w:type="dxa"/>
          </w:tcPr>
          <w:p w14:paraId="7A47469D" w14:textId="77777777" w:rsidR="00FB44C0" w:rsidRPr="00880EEB" w:rsidRDefault="00FB44C0" w:rsidP="00FB44C0">
            <w:pPr>
              <w:spacing w:line="240" w:lineRule="atLeast"/>
              <w:jc w:val="right"/>
              <w:rPr>
                <w:rFonts w:cs="Times New Roman"/>
                <w:szCs w:val="22"/>
              </w:rPr>
            </w:pPr>
          </w:p>
        </w:tc>
        <w:tc>
          <w:tcPr>
            <w:tcW w:w="1530" w:type="dxa"/>
            <w:vAlign w:val="bottom"/>
          </w:tcPr>
          <w:p w14:paraId="1B6CF64A" w14:textId="0743D4BA" w:rsidR="00FB44C0" w:rsidRPr="00A61EED" w:rsidRDefault="00A61EED" w:rsidP="00FB44C0">
            <w:pPr>
              <w:pStyle w:val="acctfourfigures"/>
              <w:tabs>
                <w:tab w:val="clear" w:pos="765"/>
                <w:tab w:val="decimal" w:pos="1242"/>
              </w:tabs>
              <w:spacing w:line="240" w:lineRule="atLeast"/>
              <w:ind w:left="-79" w:right="-199"/>
              <w:rPr>
                <w:rFonts w:cstheme="minorBidi"/>
                <w:szCs w:val="28"/>
                <w:vertAlign w:val="superscript"/>
                <w:lang w:bidi="th-TH"/>
              </w:rPr>
            </w:pPr>
            <w:r w:rsidRPr="00AA6956">
              <w:rPr>
                <w:rFonts w:cs="Times New Roman"/>
                <w:szCs w:val="22"/>
                <w:lang w:val="en-US" w:bidi="th-TH"/>
              </w:rPr>
              <w:t>1,923,876</w:t>
            </w:r>
            <w:r w:rsidRPr="00A61EED">
              <w:rPr>
                <w:rFonts w:cstheme="minorBidi"/>
                <w:szCs w:val="28"/>
                <w:vertAlign w:val="superscript"/>
                <w:lang w:bidi="th-TH"/>
              </w:rPr>
              <w:t>(2)</w:t>
            </w:r>
          </w:p>
        </w:tc>
        <w:tc>
          <w:tcPr>
            <w:tcW w:w="243" w:type="dxa"/>
            <w:vAlign w:val="bottom"/>
          </w:tcPr>
          <w:p w14:paraId="3E313519" w14:textId="77777777" w:rsidR="00FB44C0" w:rsidRPr="00146D5F" w:rsidRDefault="00FB44C0" w:rsidP="00FB44C0">
            <w:pPr>
              <w:spacing w:line="240" w:lineRule="atLeast"/>
              <w:ind w:right="162"/>
              <w:jc w:val="right"/>
              <w:rPr>
                <w:rFonts w:cs="Times New Roman"/>
                <w:szCs w:val="22"/>
              </w:rPr>
            </w:pPr>
          </w:p>
        </w:tc>
        <w:tc>
          <w:tcPr>
            <w:tcW w:w="1467" w:type="dxa"/>
            <w:gridSpan w:val="2"/>
            <w:vAlign w:val="bottom"/>
          </w:tcPr>
          <w:p w14:paraId="00CECD1D" w14:textId="703E7405" w:rsidR="00FB44C0" w:rsidRPr="00146D5F" w:rsidRDefault="00FB44C0" w:rsidP="00FB44C0">
            <w:pPr>
              <w:pStyle w:val="acctfourfigures"/>
              <w:tabs>
                <w:tab w:val="clear" w:pos="765"/>
                <w:tab w:val="decimal" w:pos="1087"/>
              </w:tabs>
              <w:spacing w:line="240" w:lineRule="atLeast"/>
              <w:ind w:left="-79" w:right="-469"/>
              <w:rPr>
                <w:rFonts w:cs="Times New Roman"/>
                <w:szCs w:val="22"/>
              </w:rPr>
            </w:pPr>
            <w:r w:rsidRPr="00BC506B">
              <w:rPr>
                <w:rFonts w:cs="Times New Roman"/>
                <w:szCs w:val="22"/>
                <w:cs/>
                <w:lang w:val="en-US" w:bidi="th-TH"/>
              </w:rPr>
              <w:t>1</w:t>
            </w:r>
            <w:r w:rsidRPr="00BC506B">
              <w:rPr>
                <w:rFonts w:cs="Times New Roman"/>
                <w:szCs w:val="22"/>
                <w:lang w:val="en-US" w:bidi="th-TH"/>
              </w:rPr>
              <w:t>,</w:t>
            </w:r>
            <w:r w:rsidRPr="00BC506B">
              <w:rPr>
                <w:rFonts w:cs="Times New Roman"/>
                <w:szCs w:val="22"/>
                <w:cs/>
                <w:lang w:val="en-US" w:bidi="th-TH"/>
              </w:rPr>
              <w:t>585</w:t>
            </w:r>
            <w:r w:rsidRPr="00BC506B">
              <w:rPr>
                <w:rFonts w:cs="Times New Roman"/>
                <w:szCs w:val="22"/>
                <w:lang w:val="en-US" w:bidi="th-TH"/>
              </w:rPr>
              <w:t>,</w:t>
            </w:r>
            <w:r w:rsidRPr="00BC506B">
              <w:rPr>
                <w:rFonts w:cs="Times New Roman"/>
                <w:szCs w:val="22"/>
                <w:cs/>
                <w:lang w:val="en-US" w:bidi="th-TH"/>
              </w:rPr>
              <w:t>03</w:t>
            </w:r>
            <w:r>
              <w:rPr>
                <w:rFonts w:cstheme="minorBidi"/>
                <w:szCs w:val="22"/>
                <w:lang w:bidi="th-TH"/>
              </w:rPr>
              <w:t>3</w:t>
            </w:r>
            <w:r w:rsidRPr="0093239C">
              <w:rPr>
                <w:rFonts w:cs="Times New Roman"/>
                <w:szCs w:val="22"/>
                <w:vertAlign w:val="superscript"/>
                <w:lang w:val="en-US" w:bidi="th-TH"/>
              </w:rPr>
              <w:t>(2)</w:t>
            </w:r>
          </w:p>
        </w:tc>
      </w:tr>
      <w:tr w:rsidR="00FB44C0" w:rsidRPr="00880EEB" w14:paraId="1FE5C8D2" w14:textId="77777777" w:rsidTr="00EC65EE">
        <w:tc>
          <w:tcPr>
            <w:tcW w:w="5670" w:type="dxa"/>
            <w:hideMark/>
          </w:tcPr>
          <w:p w14:paraId="75A0FC3D" w14:textId="77777777" w:rsidR="00FB44C0" w:rsidRPr="00880EEB" w:rsidRDefault="00FB44C0" w:rsidP="00FB44C0">
            <w:pPr>
              <w:spacing w:line="240" w:lineRule="atLeast"/>
              <w:rPr>
                <w:rFonts w:cs="Times New Roman"/>
                <w:b/>
                <w:bCs/>
                <w:color w:val="000000"/>
                <w:szCs w:val="22"/>
              </w:rPr>
            </w:pPr>
            <w:r w:rsidRPr="00880EEB">
              <w:rPr>
                <w:rFonts w:cs="Times New Roman"/>
                <w:b/>
                <w:bCs/>
                <w:color w:val="000000"/>
                <w:szCs w:val="22"/>
              </w:rPr>
              <w:t>Total</w:t>
            </w:r>
          </w:p>
        </w:tc>
        <w:tc>
          <w:tcPr>
            <w:tcW w:w="270" w:type="dxa"/>
          </w:tcPr>
          <w:p w14:paraId="3BF9A0C7" w14:textId="77777777" w:rsidR="00FB44C0" w:rsidRPr="00880EEB" w:rsidRDefault="00FB44C0" w:rsidP="00FB44C0">
            <w:pPr>
              <w:spacing w:line="240" w:lineRule="atLeast"/>
              <w:jc w:val="right"/>
              <w:rPr>
                <w:rFonts w:cs="Times New Roman"/>
                <w:b/>
                <w:bCs/>
                <w:szCs w:val="22"/>
              </w:rPr>
            </w:pPr>
          </w:p>
        </w:tc>
        <w:tc>
          <w:tcPr>
            <w:tcW w:w="1530" w:type="dxa"/>
            <w:tcBorders>
              <w:top w:val="single" w:sz="4" w:space="0" w:color="auto"/>
              <w:bottom w:val="double" w:sz="4" w:space="0" w:color="auto"/>
            </w:tcBorders>
            <w:vAlign w:val="bottom"/>
          </w:tcPr>
          <w:p w14:paraId="7299CC6E" w14:textId="620A84A9" w:rsidR="00FB44C0" w:rsidRPr="00AA6956" w:rsidRDefault="00A61EED" w:rsidP="00FB44C0">
            <w:pPr>
              <w:pStyle w:val="acctfourfigures"/>
              <w:tabs>
                <w:tab w:val="clear" w:pos="765"/>
                <w:tab w:val="decimal" w:pos="1242"/>
              </w:tabs>
              <w:spacing w:line="240" w:lineRule="atLeast"/>
              <w:ind w:left="-79" w:right="-54"/>
              <w:rPr>
                <w:rFonts w:cstheme="minorBidi"/>
                <w:b/>
                <w:bCs/>
                <w:szCs w:val="28"/>
                <w:lang w:bidi="th-TH"/>
              </w:rPr>
            </w:pPr>
            <w:r w:rsidRPr="00A61EED">
              <w:rPr>
                <w:rFonts w:cstheme="minorBidi"/>
                <w:b/>
                <w:bCs/>
                <w:szCs w:val="28"/>
                <w:lang w:bidi="th-TH"/>
              </w:rPr>
              <w:t>1,923,876</w:t>
            </w:r>
          </w:p>
        </w:tc>
        <w:tc>
          <w:tcPr>
            <w:tcW w:w="243" w:type="dxa"/>
            <w:vAlign w:val="bottom"/>
          </w:tcPr>
          <w:p w14:paraId="11448582" w14:textId="77777777" w:rsidR="00FB44C0" w:rsidRPr="00146D5F" w:rsidRDefault="00FB44C0" w:rsidP="00FB44C0">
            <w:pPr>
              <w:spacing w:line="240" w:lineRule="atLeast"/>
              <w:ind w:right="162"/>
              <w:jc w:val="right"/>
              <w:rPr>
                <w:rFonts w:cs="Times New Roman"/>
                <w:b/>
                <w:bCs/>
                <w:szCs w:val="22"/>
              </w:rPr>
            </w:pPr>
          </w:p>
        </w:tc>
        <w:tc>
          <w:tcPr>
            <w:tcW w:w="1467" w:type="dxa"/>
            <w:gridSpan w:val="2"/>
            <w:tcBorders>
              <w:top w:val="single" w:sz="4" w:space="0" w:color="auto"/>
              <w:bottom w:val="double" w:sz="4" w:space="0" w:color="auto"/>
            </w:tcBorders>
            <w:vAlign w:val="bottom"/>
          </w:tcPr>
          <w:p w14:paraId="0CC29549" w14:textId="4033FCD8" w:rsidR="00FB44C0" w:rsidRPr="00146D5F" w:rsidRDefault="00FB44C0" w:rsidP="00FB44C0">
            <w:pPr>
              <w:pStyle w:val="acctfourfigures"/>
              <w:tabs>
                <w:tab w:val="clear" w:pos="765"/>
                <w:tab w:val="decimal" w:pos="1087"/>
              </w:tabs>
              <w:spacing w:line="240" w:lineRule="atLeast"/>
              <w:ind w:left="-79" w:right="-54"/>
              <w:rPr>
                <w:rFonts w:cs="Times New Roman"/>
                <w:b/>
                <w:bCs/>
                <w:szCs w:val="22"/>
              </w:rPr>
            </w:pPr>
            <w:r w:rsidRPr="00BC506B">
              <w:rPr>
                <w:rFonts w:cs="Times New Roman"/>
                <w:b/>
                <w:bCs/>
                <w:szCs w:val="22"/>
              </w:rPr>
              <w:t>1,585,03</w:t>
            </w:r>
            <w:r>
              <w:rPr>
                <w:rFonts w:cs="Times New Roman"/>
                <w:b/>
                <w:bCs/>
                <w:szCs w:val="22"/>
              </w:rPr>
              <w:t>3</w:t>
            </w:r>
          </w:p>
        </w:tc>
      </w:tr>
    </w:tbl>
    <w:p w14:paraId="679E21CB" w14:textId="0CBB53E7" w:rsidR="00DD1D13" w:rsidRPr="0012708E" w:rsidRDefault="00DD1D13" w:rsidP="00AF319E">
      <w:pPr>
        <w:pStyle w:val="ListParagraph"/>
        <w:numPr>
          <w:ilvl w:val="0"/>
          <w:numId w:val="30"/>
        </w:numPr>
        <w:spacing w:before="120" w:line="220" w:lineRule="exact"/>
        <w:ind w:left="810" w:hanging="248"/>
        <w:jc w:val="both"/>
        <w:rPr>
          <w:sz w:val="18"/>
          <w:szCs w:val="18"/>
        </w:rPr>
      </w:pPr>
      <w:r w:rsidRPr="0012708E">
        <w:rPr>
          <w:sz w:val="18"/>
          <w:szCs w:val="18"/>
        </w:rPr>
        <w:t xml:space="preserve">The </w:t>
      </w:r>
      <w:r w:rsidR="00C131F4" w:rsidRPr="0012708E">
        <w:rPr>
          <w:sz w:val="18"/>
          <w:szCs w:val="18"/>
        </w:rPr>
        <w:t xml:space="preserve">Bank of Thailand </w:t>
      </w:r>
      <w:r w:rsidRPr="0012708E">
        <w:rPr>
          <w:sz w:val="18"/>
          <w:szCs w:val="18"/>
        </w:rPr>
        <w:t>require</w:t>
      </w:r>
      <w:r w:rsidR="004C52DC" w:rsidRPr="0012708E">
        <w:rPr>
          <w:sz w:val="18"/>
          <w:szCs w:val="18"/>
        </w:rPr>
        <w:t>s</w:t>
      </w:r>
      <w:r w:rsidRPr="0012708E">
        <w:rPr>
          <w:sz w:val="18"/>
          <w:szCs w:val="18"/>
        </w:rPr>
        <w:t xml:space="preserve"> </w:t>
      </w:r>
      <w:r w:rsidR="00C131F4" w:rsidRPr="0012708E">
        <w:rPr>
          <w:sz w:val="18"/>
          <w:szCs w:val="18"/>
        </w:rPr>
        <w:t xml:space="preserve">the Group </w:t>
      </w:r>
      <w:r w:rsidRPr="0012708E">
        <w:rPr>
          <w:sz w:val="18"/>
          <w:szCs w:val="18"/>
        </w:rPr>
        <w:t>to maintain the Securities Requirement for Settlement (SRS) and maintain the Intraday Liquidity Facility</w:t>
      </w:r>
      <w:r w:rsidR="004C52DC" w:rsidRPr="0012708E">
        <w:rPr>
          <w:sz w:val="18"/>
          <w:szCs w:val="18"/>
        </w:rPr>
        <w:t>.</w:t>
      </w:r>
    </w:p>
    <w:p w14:paraId="645FE989" w14:textId="01BAA90B" w:rsidR="007840FD" w:rsidRPr="00AA6956" w:rsidRDefault="008E0E11" w:rsidP="00AA6956">
      <w:pPr>
        <w:pStyle w:val="ListParagraph"/>
        <w:numPr>
          <w:ilvl w:val="0"/>
          <w:numId w:val="30"/>
        </w:numPr>
        <w:spacing w:before="120" w:line="220" w:lineRule="exact"/>
        <w:ind w:left="810" w:hanging="248"/>
        <w:jc w:val="both"/>
        <w:rPr>
          <w:i/>
          <w:iCs/>
          <w:szCs w:val="24"/>
        </w:rPr>
      </w:pPr>
      <w:r w:rsidRPr="0012708E">
        <w:rPr>
          <w:sz w:val="18"/>
          <w:szCs w:val="18"/>
        </w:rPr>
        <w:t xml:space="preserve">As at </w:t>
      </w:r>
      <w:r w:rsidR="009F0514">
        <w:rPr>
          <w:sz w:val="18"/>
          <w:szCs w:val="18"/>
        </w:rPr>
        <w:t>3</w:t>
      </w:r>
      <w:r w:rsidR="00927381">
        <w:rPr>
          <w:sz w:val="18"/>
          <w:szCs w:val="18"/>
        </w:rPr>
        <w:t xml:space="preserve">0 June </w:t>
      </w:r>
      <w:r w:rsidR="00B66A2A" w:rsidRPr="0012708E">
        <w:rPr>
          <w:sz w:val="18"/>
          <w:szCs w:val="18"/>
        </w:rPr>
        <w:t>202</w:t>
      </w:r>
      <w:r w:rsidR="00927381">
        <w:rPr>
          <w:sz w:val="18"/>
          <w:szCs w:val="18"/>
        </w:rPr>
        <w:t>5</w:t>
      </w:r>
      <w:r w:rsidRPr="0012708E">
        <w:rPr>
          <w:sz w:val="18"/>
          <w:szCs w:val="18"/>
        </w:rPr>
        <w:t xml:space="preserve">, </w:t>
      </w:r>
      <w:r w:rsidR="00C131F4" w:rsidRPr="0012708E">
        <w:rPr>
          <w:sz w:val="18"/>
          <w:szCs w:val="18"/>
        </w:rPr>
        <w:t>t</w:t>
      </w:r>
      <w:r w:rsidRPr="0012708E">
        <w:rPr>
          <w:sz w:val="18"/>
          <w:szCs w:val="18"/>
        </w:rPr>
        <w:t xml:space="preserve">he </w:t>
      </w:r>
      <w:r w:rsidR="00C131F4" w:rsidRPr="0012708E">
        <w:rPr>
          <w:sz w:val="18"/>
          <w:szCs w:val="18"/>
        </w:rPr>
        <w:t>Group</w:t>
      </w:r>
      <w:r w:rsidR="004C52DC" w:rsidRPr="0012708E">
        <w:rPr>
          <w:sz w:val="18"/>
          <w:szCs w:val="18"/>
        </w:rPr>
        <w:t>’s</w:t>
      </w:r>
      <w:r w:rsidRPr="0012708E">
        <w:rPr>
          <w:sz w:val="18"/>
          <w:szCs w:val="18"/>
        </w:rPr>
        <w:t xml:space="preserve"> </w:t>
      </w:r>
      <w:r w:rsidR="00282A10" w:rsidRPr="0012708E">
        <w:rPr>
          <w:sz w:val="18"/>
          <w:szCs w:val="18"/>
        </w:rPr>
        <w:t xml:space="preserve">minimum requirement </w:t>
      </w:r>
      <w:r w:rsidRPr="0012708E">
        <w:rPr>
          <w:sz w:val="18"/>
          <w:szCs w:val="18"/>
        </w:rPr>
        <w:t xml:space="preserve">to maintain the Securities Requirement for Settlement (SRS) and maintain the Intraday Liquidity Facility </w:t>
      </w:r>
      <w:r w:rsidR="00AF319E" w:rsidRPr="0012708E">
        <w:rPr>
          <w:sz w:val="18"/>
          <w:szCs w:val="18"/>
        </w:rPr>
        <w:t xml:space="preserve">was </w:t>
      </w:r>
      <w:r w:rsidRPr="00A61EED">
        <w:rPr>
          <w:sz w:val="18"/>
          <w:szCs w:val="18"/>
        </w:rPr>
        <w:t>Baht</w:t>
      </w:r>
      <w:r w:rsidR="00EC4EC9" w:rsidRPr="00A61EED">
        <w:rPr>
          <w:rFonts w:cstheme="minorBidi" w:hint="cs"/>
          <w:sz w:val="18"/>
          <w:szCs w:val="22"/>
          <w:cs/>
          <w:lang w:bidi="th-TH"/>
        </w:rPr>
        <w:t xml:space="preserve"> </w:t>
      </w:r>
      <w:bookmarkStart w:id="8" w:name="_Hlk189051512"/>
      <w:r w:rsidR="00A61EED" w:rsidRPr="00AA6956">
        <w:rPr>
          <w:rFonts w:cstheme="minorBidi"/>
          <w:sz w:val="18"/>
          <w:szCs w:val="22"/>
          <w:lang w:bidi="th-TH"/>
        </w:rPr>
        <w:t>913</w:t>
      </w:r>
      <w:r w:rsidR="00DD1272" w:rsidRPr="00AA6956">
        <w:rPr>
          <w:rFonts w:cstheme="minorBidi"/>
          <w:sz w:val="18"/>
          <w:szCs w:val="22"/>
          <w:lang w:bidi="th-TH"/>
        </w:rPr>
        <w:t>.</w:t>
      </w:r>
      <w:r w:rsidR="00A61EED" w:rsidRPr="00AA6956">
        <w:rPr>
          <w:rFonts w:cstheme="minorBidi"/>
          <w:sz w:val="18"/>
          <w:szCs w:val="22"/>
          <w:lang w:bidi="th-TH"/>
        </w:rPr>
        <w:t>0</w:t>
      </w:r>
      <w:r w:rsidR="00E21647" w:rsidRPr="0012708E">
        <w:rPr>
          <w:sz w:val="20"/>
          <w:cs/>
          <w:lang w:val="en-US" w:eastAsia="en-GB" w:bidi="th-TH"/>
        </w:rPr>
        <w:t xml:space="preserve"> </w:t>
      </w:r>
      <w:bookmarkEnd w:id="8"/>
      <w:r w:rsidRPr="0012708E">
        <w:rPr>
          <w:sz w:val="18"/>
          <w:szCs w:val="18"/>
        </w:rPr>
        <w:t>million</w:t>
      </w:r>
      <w:r w:rsidR="007A72D1" w:rsidRPr="0012708E">
        <w:rPr>
          <w:sz w:val="18"/>
          <w:szCs w:val="18"/>
        </w:rPr>
        <w:t xml:space="preserve"> </w:t>
      </w:r>
      <w:r w:rsidR="007A72D1" w:rsidRPr="0012708E">
        <w:rPr>
          <w:i/>
          <w:iCs/>
          <w:sz w:val="18"/>
          <w:szCs w:val="18"/>
        </w:rPr>
        <w:t>(</w:t>
      </w:r>
      <w:r w:rsidR="00927381">
        <w:rPr>
          <w:i/>
          <w:iCs/>
          <w:sz w:val="18"/>
          <w:szCs w:val="18"/>
        </w:rPr>
        <w:t xml:space="preserve">31 December </w:t>
      </w:r>
      <w:r w:rsidR="007A72D1" w:rsidRPr="0012708E">
        <w:rPr>
          <w:i/>
          <w:iCs/>
          <w:sz w:val="18"/>
          <w:szCs w:val="18"/>
        </w:rPr>
        <w:t>202</w:t>
      </w:r>
      <w:r w:rsidR="00927381">
        <w:rPr>
          <w:i/>
          <w:iCs/>
          <w:sz w:val="18"/>
          <w:szCs w:val="18"/>
        </w:rPr>
        <w:t>4</w:t>
      </w:r>
      <w:r w:rsidR="007A72D1" w:rsidRPr="0012708E">
        <w:rPr>
          <w:i/>
          <w:iCs/>
          <w:sz w:val="18"/>
          <w:szCs w:val="18"/>
        </w:rPr>
        <w:t xml:space="preserve">: Baht </w:t>
      </w:r>
      <w:r w:rsidR="00927381">
        <w:rPr>
          <w:i/>
          <w:iCs/>
          <w:sz w:val="18"/>
          <w:szCs w:val="18"/>
        </w:rPr>
        <w:t>893</w:t>
      </w:r>
      <w:r w:rsidR="00A21005">
        <w:rPr>
          <w:i/>
          <w:iCs/>
          <w:sz w:val="18"/>
          <w:szCs w:val="18"/>
        </w:rPr>
        <w:t>.</w:t>
      </w:r>
      <w:r w:rsidR="00927381">
        <w:rPr>
          <w:i/>
          <w:iCs/>
          <w:sz w:val="18"/>
          <w:szCs w:val="18"/>
        </w:rPr>
        <w:t>3</w:t>
      </w:r>
      <w:r w:rsidR="007A72D1" w:rsidRPr="0012708E">
        <w:rPr>
          <w:i/>
          <w:iCs/>
          <w:sz w:val="18"/>
          <w:szCs w:val="18"/>
        </w:rPr>
        <w:t xml:space="preserve"> million)</w:t>
      </w:r>
      <w:r w:rsidR="00997786">
        <w:rPr>
          <w:i/>
          <w:iCs/>
          <w:sz w:val="18"/>
          <w:szCs w:val="18"/>
        </w:rPr>
        <w:t>.</w:t>
      </w:r>
    </w:p>
    <w:p w14:paraId="1BEEB6B0" w14:textId="77777777" w:rsidR="0099151F" w:rsidRDefault="0099151F" w:rsidP="00AA6956">
      <w:pPr>
        <w:tabs>
          <w:tab w:val="left" w:pos="540"/>
          <w:tab w:val="left" w:pos="1170"/>
          <w:tab w:val="right" w:pos="9360"/>
        </w:tabs>
        <w:spacing w:line="240" w:lineRule="atLeast"/>
        <w:ind w:left="540" w:right="9"/>
        <w:jc w:val="both"/>
        <w:rPr>
          <w:rFonts w:cs="Times New Roman"/>
          <w:iCs/>
          <w:szCs w:val="24"/>
        </w:rPr>
      </w:pPr>
    </w:p>
    <w:p w14:paraId="70F49483" w14:textId="29B83C51" w:rsidR="00347268" w:rsidRPr="0012708E" w:rsidRDefault="00B42D85" w:rsidP="00AF319E">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4D62DA">
        <w:rPr>
          <w:rFonts w:cs="Times New Roman"/>
          <w:i w:val="0"/>
          <w:iCs/>
          <w:szCs w:val="24"/>
        </w:rPr>
        <w:t>0</w:t>
      </w:r>
      <w:r w:rsidR="00D03188" w:rsidRPr="0012708E">
        <w:rPr>
          <w:rFonts w:cs="Times New Roman"/>
          <w:i w:val="0"/>
          <w:iCs/>
          <w:szCs w:val="24"/>
        </w:rPr>
        <w:tab/>
      </w:r>
      <w:r w:rsidR="001F3762" w:rsidRPr="0012708E">
        <w:rPr>
          <w:rFonts w:cs="Times New Roman"/>
          <w:i w:val="0"/>
          <w:iCs/>
          <w:szCs w:val="24"/>
        </w:rPr>
        <w:t>C</w:t>
      </w:r>
      <w:r w:rsidR="002F74F0" w:rsidRPr="0012708E">
        <w:rPr>
          <w:rFonts w:cs="Times New Roman"/>
          <w:i w:val="0"/>
          <w:iCs/>
          <w:szCs w:val="24"/>
        </w:rPr>
        <w:t>ontingent liabilities</w:t>
      </w:r>
    </w:p>
    <w:p w14:paraId="71F246EB" w14:textId="77777777" w:rsidR="0002091F" w:rsidRPr="00EC65EE" w:rsidRDefault="0002091F" w:rsidP="00EC65EE">
      <w:pPr>
        <w:tabs>
          <w:tab w:val="left" w:pos="540"/>
          <w:tab w:val="left" w:pos="1170"/>
          <w:tab w:val="right" w:pos="9360"/>
        </w:tabs>
        <w:spacing w:line="240" w:lineRule="atLeast"/>
        <w:ind w:left="540" w:right="9"/>
        <w:jc w:val="both"/>
        <w:rPr>
          <w:rFonts w:cs="Times New Roman"/>
          <w:szCs w:val="22"/>
          <w:shd w:val="clear" w:color="auto" w:fill="FFFFFF"/>
        </w:rPr>
      </w:pPr>
    </w:p>
    <w:tbl>
      <w:tblPr>
        <w:tblW w:w="9162" w:type="dxa"/>
        <w:tblInd w:w="450" w:type="dxa"/>
        <w:tblLayout w:type="fixed"/>
        <w:tblLook w:val="01E0" w:firstRow="1" w:lastRow="1" w:firstColumn="1" w:lastColumn="1" w:noHBand="0" w:noVBand="0"/>
      </w:tblPr>
      <w:tblGrid>
        <w:gridCol w:w="3330"/>
        <w:gridCol w:w="1242"/>
        <w:gridCol w:w="236"/>
        <w:gridCol w:w="1294"/>
        <w:gridCol w:w="267"/>
        <w:gridCol w:w="1263"/>
        <w:gridCol w:w="267"/>
        <w:gridCol w:w="1263"/>
      </w:tblGrid>
      <w:tr w:rsidR="009814E8" w:rsidRPr="00880EEB" w14:paraId="0C1F2A1A" w14:textId="77777777" w:rsidTr="00EC65EE">
        <w:trPr>
          <w:tblHeader/>
        </w:trPr>
        <w:tc>
          <w:tcPr>
            <w:tcW w:w="3330" w:type="dxa"/>
          </w:tcPr>
          <w:p w14:paraId="7697A3C6" w14:textId="77777777" w:rsidR="009814E8" w:rsidRPr="00880EEB" w:rsidRDefault="009814E8" w:rsidP="0043360E">
            <w:pPr>
              <w:spacing w:line="240" w:lineRule="atLeast"/>
              <w:ind w:right="-79"/>
              <w:rPr>
                <w:rFonts w:cs="Times New Roman"/>
                <w:color w:val="000000"/>
                <w:szCs w:val="22"/>
                <w:lang w:bidi="th-TH"/>
              </w:rPr>
            </w:pPr>
          </w:p>
        </w:tc>
        <w:tc>
          <w:tcPr>
            <w:tcW w:w="2772" w:type="dxa"/>
            <w:gridSpan w:val="3"/>
          </w:tcPr>
          <w:p w14:paraId="3272CD41" w14:textId="77777777" w:rsidR="009814E8" w:rsidRPr="00880EEB" w:rsidRDefault="009814E8" w:rsidP="0043360E">
            <w:pPr>
              <w:spacing w:line="240" w:lineRule="atLeast"/>
              <w:ind w:left="-155" w:right="-108"/>
              <w:jc w:val="center"/>
              <w:rPr>
                <w:rFonts w:cs="Times New Roman"/>
                <w:b/>
                <w:bCs/>
                <w:color w:val="000000"/>
                <w:szCs w:val="22"/>
              </w:rPr>
            </w:pPr>
            <w:r w:rsidRPr="00880EEB">
              <w:rPr>
                <w:rFonts w:cs="Times New Roman"/>
                <w:b/>
                <w:bCs/>
                <w:color w:val="000000"/>
                <w:szCs w:val="22"/>
              </w:rPr>
              <w:t>Consolidated</w:t>
            </w:r>
          </w:p>
        </w:tc>
        <w:tc>
          <w:tcPr>
            <w:tcW w:w="267" w:type="dxa"/>
          </w:tcPr>
          <w:p w14:paraId="793906DC" w14:textId="77777777" w:rsidR="009814E8" w:rsidRPr="00880EEB" w:rsidRDefault="009814E8" w:rsidP="0043360E">
            <w:pPr>
              <w:spacing w:line="240" w:lineRule="atLeast"/>
              <w:ind w:left="-155" w:right="-288"/>
              <w:jc w:val="center"/>
              <w:rPr>
                <w:rFonts w:cs="Times New Roman"/>
                <w:b/>
                <w:bCs/>
                <w:color w:val="000000"/>
                <w:szCs w:val="22"/>
              </w:rPr>
            </w:pPr>
          </w:p>
        </w:tc>
        <w:tc>
          <w:tcPr>
            <w:tcW w:w="2793" w:type="dxa"/>
            <w:gridSpan w:val="3"/>
          </w:tcPr>
          <w:p w14:paraId="1BC9145E" w14:textId="77777777" w:rsidR="009814E8" w:rsidRPr="00880EEB" w:rsidRDefault="009814E8" w:rsidP="0043360E">
            <w:pPr>
              <w:spacing w:line="240" w:lineRule="atLeast"/>
              <w:ind w:left="-155" w:right="-288"/>
              <w:jc w:val="center"/>
              <w:rPr>
                <w:rFonts w:cs="Times New Roman"/>
                <w:b/>
                <w:bCs/>
                <w:color w:val="000000"/>
                <w:szCs w:val="22"/>
              </w:rPr>
            </w:pPr>
            <w:r w:rsidRPr="00880EEB">
              <w:rPr>
                <w:rFonts w:cs="Times New Roman"/>
                <w:b/>
                <w:bCs/>
                <w:color w:val="000000"/>
                <w:szCs w:val="22"/>
              </w:rPr>
              <w:t xml:space="preserve">The Bank </w:t>
            </w:r>
          </w:p>
        </w:tc>
      </w:tr>
      <w:tr w:rsidR="00927381" w:rsidRPr="00880EEB" w14:paraId="3DCEE9CB" w14:textId="77777777" w:rsidTr="00EC65EE">
        <w:trPr>
          <w:tblHeader/>
        </w:trPr>
        <w:tc>
          <w:tcPr>
            <w:tcW w:w="3330" w:type="dxa"/>
          </w:tcPr>
          <w:p w14:paraId="5E49E98E" w14:textId="77777777" w:rsidR="00927381" w:rsidRPr="00880EEB" w:rsidRDefault="00927381" w:rsidP="00927381">
            <w:pPr>
              <w:spacing w:line="240" w:lineRule="atLeast"/>
              <w:ind w:right="-79"/>
              <w:rPr>
                <w:rFonts w:cs="Times New Roman"/>
                <w:color w:val="000000"/>
                <w:szCs w:val="22"/>
                <w:lang w:bidi="th-TH"/>
              </w:rPr>
            </w:pPr>
          </w:p>
        </w:tc>
        <w:tc>
          <w:tcPr>
            <w:tcW w:w="1242" w:type="dxa"/>
            <w:vAlign w:val="bottom"/>
          </w:tcPr>
          <w:p w14:paraId="5491C36D" w14:textId="3E1B1109" w:rsidR="00927381" w:rsidRDefault="00927381" w:rsidP="00927381">
            <w:pPr>
              <w:spacing w:line="240" w:lineRule="atLeast"/>
              <w:ind w:left="-108" w:right="-108"/>
              <w:jc w:val="center"/>
              <w:rPr>
                <w:rFonts w:cs="Times New Roman"/>
                <w:szCs w:val="22"/>
              </w:rPr>
            </w:pPr>
            <w:r>
              <w:rPr>
                <w:rFonts w:cs="Times New Roman"/>
                <w:szCs w:val="22"/>
              </w:rPr>
              <w:t>30 June</w:t>
            </w:r>
          </w:p>
        </w:tc>
        <w:tc>
          <w:tcPr>
            <w:tcW w:w="236" w:type="dxa"/>
            <w:vAlign w:val="bottom"/>
          </w:tcPr>
          <w:p w14:paraId="77031A71" w14:textId="77777777" w:rsidR="00927381" w:rsidRPr="00880EEB" w:rsidRDefault="00927381" w:rsidP="00927381">
            <w:pPr>
              <w:spacing w:line="240" w:lineRule="atLeast"/>
              <w:ind w:left="-108" w:right="-108"/>
              <w:rPr>
                <w:rFonts w:cs="Times New Roman"/>
                <w:szCs w:val="22"/>
                <w:rtl/>
                <w:cs/>
              </w:rPr>
            </w:pPr>
          </w:p>
        </w:tc>
        <w:tc>
          <w:tcPr>
            <w:tcW w:w="1294" w:type="dxa"/>
            <w:vAlign w:val="bottom"/>
          </w:tcPr>
          <w:p w14:paraId="4D1A45D4" w14:textId="2F696714" w:rsidR="00927381" w:rsidRDefault="00927381" w:rsidP="00927381">
            <w:pPr>
              <w:spacing w:line="240" w:lineRule="atLeast"/>
              <w:ind w:left="-108" w:right="-108"/>
              <w:jc w:val="center"/>
              <w:rPr>
                <w:rFonts w:cs="Times New Roman"/>
                <w:szCs w:val="22"/>
              </w:rPr>
            </w:pPr>
            <w:r>
              <w:rPr>
                <w:rFonts w:cs="Times New Roman"/>
                <w:szCs w:val="22"/>
              </w:rPr>
              <w:t>31 December</w:t>
            </w:r>
          </w:p>
        </w:tc>
        <w:tc>
          <w:tcPr>
            <w:tcW w:w="267" w:type="dxa"/>
            <w:vAlign w:val="bottom"/>
          </w:tcPr>
          <w:p w14:paraId="03F5BBB3" w14:textId="77777777" w:rsidR="00927381" w:rsidRPr="00880EEB" w:rsidRDefault="00927381" w:rsidP="00927381">
            <w:pPr>
              <w:spacing w:line="240" w:lineRule="atLeast"/>
              <w:ind w:left="-117" w:right="-288"/>
              <w:jc w:val="center"/>
              <w:rPr>
                <w:rFonts w:cs="Times New Roman"/>
                <w:snapToGrid w:val="0"/>
                <w:szCs w:val="22"/>
                <w:lang w:eastAsia="th-TH" w:bidi="th-TH"/>
              </w:rPr>
            </w:pPr>
          </w:p>
        </w:tc>
        <w:tc>
          <w:tcPr>
            <w:tcW w:w="1263" w:type="dxa"/>
            <w:vAlign w:val="bottom"/>
          </w:tcPr>
          <w:p w14:paraId="052E61CD" w14:textId="3D7CF9BD" w:rsidR="00927381" w:rsidRDefault="00927381" w:rsidP="00927381">
            <w:pPr>
              <w:spacing w:line="240" w:lineRule="atLeast"/>
              <w:ind w:left="-108" w:right="-108"/>
              <w:jc w:val="center"/>
              <w:rPr>
                <w:rFonts w:cs="Times New Roman"/>
                <w:szCs w:val="22"/>
              </w:rPr>
            </w:pPr>
            <w:r>
              <w:rPr>
                <w:rFonts w:cs="Times New Roman"/>
                <w:szCs w:val="22"/>
              </w:rPr>
              <w:t>30 June</w:t>
            </w:r>
          </w:p>
        </w:tc>
        <w:tc>
          <w:tcPr>
            <w:tcW w:w="267" w:type="dxa"/>
            <w:vAlign w:val="bottom"/>
          </w:tcPr>
          <w:p w14:paraId="5F6AA98C" w14:textId="77777777" w:rsidR="00927381" w:rsidRPr="00880EEB" w:rsidRDefault="00927381" w:rsidP="00927381">
            <w:pPr>
              <w:spacing w:line="240" w:lineRule="atLeast"/>
              <w:ind w:left="-108" w:right="-108"/>
              <w:rPr>
                <w:rFonts w:cs="Times New Roman"/>
                <w:szCs w:val="22"/>
                <w:rtl/>
                <w:cs/>
              </w:rPr>
            </w:pPr>
          </w:p>
        </w:tc>
        <w:tc>
          <w:tcPr>
            <w:tcW w:w="1263" w:type="dxa"/>
            <w:vAlign w:val="bottom"/>
          </w:tcPr>
          <w:p w14:paraId="19F742EB" w14:textId="7E85A17F" w:rsidR="00927381" w:rsidRDefault="00927381" w:rsidP="00927381">
            <w:pPr>
              <w:spacing w:line="240" w:lineRule="atLeast"/>
              <w:ind w:left="-108" w:right="-108"/>
              <w:jc w:val="center"/>
              <w:rPr>
                <w:rFonts w:cs="Times New Roman"/>
                <w:szCs w:val="22"/>
              </w:rPr>
            </w:pPr>
            <w:r>
              <w:rPr>
                <w:rFonts w:cs="Times New Roman"/>
                <w:szCs w:val="22"/>
              </w:rPr>
              <w:t>31 December</w:t>
            </w:r>
          </w:p>
        </w:tc>
      </w:tr>
      <w:tr w:rsidR="00927381" w:rsidRPr="00880EEB" w14:paraId="269D8952" w14:textId="77777777" w:rsidTr="00EC65EE">
        <w:trPr>
          <w:tblHeader/>
        </w:trPr>
        <w:tc>
          <w:tcPr>
            <w:tcW w:w="3330" w:type="dxa"/>
          </w:tcPr>
          <w:p w14:paraId="03A85C01" w14:textId="77777777" w:rsidR="00927381" w:rsidRPr="00880EEB" w:rsidRDefault="00927381" w:rsidP="00927381">
            <w:pPr>
              <w:spacing w:line="240" w:lineRule="atLeast"/>
              <w:ind w:right="-79"/>
              <w:rPr>
                <w:rFonts w:cs="Times New Roman"/>
                <w:color w:val="000000"/>
                <w:szCs w:val="22"/>
                <w:lang w:bidi="th-TH"/>
              </w:rPr>
            </w:pPr>
          </w:p>
        </w:tc>
        <w:tc>
          <w:tcPr>
            <w:tcW w:w="1242" w:type="dxa"/>
            <w:vAlign w:val="bottom"/>
          </w:tcPr>
          <w:p w14:paraId="6CDE4F21" w14:textId="2BFE26B1" w:rsidR="00927381" w:rsidRPr="00880EEB" w:rsidRDefault="00927381" w:rsidP="00927381">
            <w:pPr>
              <w:spacing w:line="240" w:lineRule="atLeast"/>
              <w:ind w:left="-108" w:right="-108"/>
              <w:jc w:val="center"/>
              <w:rPr>
                <w:rFonts w:cs="Times New Roman"/>
                <w:szCs w:val="22"/>
              </w:rPr>
            </w:pPr>
            <w:r>
              <w:rPr>
                <w:rFonts w:cs="Times New Roman"/>
                <w:szCs w:val="22"/>
              </w:rPr>
              <w:t>2025</w:t>
            </w:r>
          </w:p>
        </w:tc>
        <w:tc>
          <w:tcPr>
            <w:tcW w:w="236" w:type="dxa"/>
            <w:vAlign w:val="bottom"/>
          </w:tcPr>
          <w:p w14:paraId="278E8ABE" w14:textId="77777777" w:rsidR="00927381" w:rsidRPr="00880EEB" w:rsidRDefault="00927381" w:rsidP="00927381">
            <w:pPr>
              <w:spacing w:line="240" w:lineRule="atLeast"/>
              <w:ind w:left="-108" w:right="-108"/>
              <w:rPr>
                <w:rFonts w:cs="Times New Roman"/>
                <w:szCs w:val="22"/>
                <w:rtl/>
                <w:cs/>
              </w:rPr>
            </w:pPr>
          </w:p>
        </w:tc>
        <w:tc>
          <w:tcPr>
            <w:tcW w:w="1294" w:type="dxa"/>
            <w:vAlign w:val="bottom"/>
          </w:tcPr>
          <w:p w14:paraId="226D6847" w14:textId="54FB069D" w:rsidR="00927381" w:rsidRPr="00880EEB" w:rsidRDefault="00927381" w:rsidP="00927381">
            <w:pPr>
              <w:spacing w:line="240" w:lineRule="atLeast"/>
              <w:ind w:left="-108" w:right="-108"/>
              <w:jc w:val="center"/>
              <w:rPr>
                <w:rFonts w:cs="Times New Roman"/>
                <w:szCs w:val="22"/>
              </w:rPr>
            </w:pPr>
            <w:r>
              <w:rPr>
                <w:rFonts w:cs="Times New Roman"/>
                <w:szCs w:val="22"/>
              </w:rPr>
              <w:t>2024</w:t>
            </w:r>
          </w:p>
        </w:tc>
        <w:tc>
          <w:tcPr>
            <w:tcW w:w="267" w:type="dxa"/>
            <w:vAlign w:val="bottom"/>
          </w:tcPr>
          <w:p w14:paraId="5A4629AF" w14:textId="77777777" w:rsidR="00927381" w:rsidRPr="00880EEB" w:rsidRDefault="00927381" w:rsidP="00927381">
            <w:pPr>
              <w:spacing w:line="240" w:lineRule="atLeast"/>
              <w:ind w:left="-117" w:right="-288"/>
              <w:jc w:val="center"/>
              <w:rPr>
                <w:rFonts w:cs="Times New Roman"/>
                <w:snapToGrid w:val="0"/>
                <w:szCs w:val="22"/>
                <w:lang w:eastAsia="th-TH" w:bidi="th-TH"/>
              </w:rPr>
            </w:pPr>
          </w:p>
        </w:tc>
        <w:tc>
          <w:tcPr>
            <w:tcW w:w="1263" w:type="dxa"/>
            <w:vAlign w:val="bottom"/>
          </w:tcPr>
          <w:p w14:paraId="50B9F9C3" w14:textId="537BDA86" w:rsidR="00927381" w:rsidRPr="00880EEB" w:rsidRDefault="00927381" w:rsidP="00927381">
            <w:pPr>
              <w:spacing w:line="240" w:lineRule="atLeast"/>
              <w:ind w:left="-108" w:right="-108"/>
              <w:jc w:val="center"/>
              <w:rPr>
                <w:rFonts w:cs="Times New Roman"/>
                <w:szCs w:val="22"/>
              </w:rPr>
            </w:pPr>
            <w:r>
              <w:rPr>
                <w:rFonts w:cs="Times New Roman"/>
                <w:szCs w:val="22"/>
              </w:rPr>
              <w:t>2025</w:t>
            </w:r>
          </w:p>
        </w:tc>
        <w:tc>
          <w:tcPr>
            <w:tcW w:w="267" w:type="dxa"/>
            <w:vAlign w:val="bottom"/>
          </w:tcPr>
          <w:p w14:paraId="09AF89DB" w14:textId="77777777" w:rsidR="00927381" w:rsidRPr="00880EEB" w:rsidRDefault="00927381" w:rsidP="00927381">
            <w:pPr>
              <w:spacing w:line="240" w:lineRule="atLeast"/>
              <w:ind w:left="-108" w:right="-108"/>
              <w:rPr>
                <w:rFonts w:cs="Times New Roman"/>
                <w:szCs w:val="22"/>
                <w:rtl/>
                <w:cs/>
              </w:rPr>
            </w:pPr>
          </w:p>
        </w:tc>
        <w:tc>
          <w:tcPr>
            <w:tcW w:w="1263" w:type="dxa"/>
            <w:vAlign w:val="bottom"/>
          </w:tcPr>
          <w:p w14:paraId="2E484C22" w14:textId="7BF47BFA" w:rsidR="00927381" w:rsidRPr="00880EEB" w:rsidRDefault="00927381" w:rsidP="00927381">
            <w:pPr>
              <w:spacing w:line="240" w:lineRule="atLeast"/>
              <w:ind w:left="-108" w:right="-108"/>
              <w:jc w:val="center"/>
              <w:rPr>
                <w:rFonts w:cs="Times New Roman"/>
                <w:szCs w:val="22"/>
              </w:rPr>
            </w:pPr>
            <w:r>
              <w:rPr>
                <w:rFonts w:cs="Times New Roman"/>
                <w:szCs w:val="22"/>
              </w:rPr>
              <w:t>2024</w:t>
            </w:r>
          </w:p>
        </w:tc>
      </w:tr>
      <w:tr w:rsidR="00927381" w:rsidRPr="00880EEB" w14:paraId="444759F8" w14:textId="77777777" w:rsidTr="00EC65EE">
        <w:trPr>
          <w:tblHeader/>
        </w:trPr>
        <w:tc>
          <w:tcPr>
            <w:tcW w:w="3330" w:type="dxa"/>
          </w:tcPr>
          <w:p w14:paraId="1DA8CDB6" w14:textId="77777777" w:rsidR="00927381" w:rsidRPr="00880EEB" w:rsidRDefault="00927381" w:rsidP="00927381">
            <w:pPr>
              <w:spacing w:line="240" w:lineRule="atLeast"/>
              <w:ind w:right="-79"/>
              <w:rPr>
                <w:rFonts w:cs="Times New Roman"/>
                <w:color w:val="000000"/>
                <w:szCs w:val="22"/>
                <w:lang w:bidi="th-TH"/>
              </w:rPr>
            </w:pPr>
          </w:p>
        </w:tc>
        <w:tc>
          <w:tcPr>
            <w:tcW w:w="5832" w:type="dxa"/>
            <w:gridSpan w:val="7"/>
          </w:tcPr>
          <w:p w14:paraId="6FE877C3" w14:textId="77777777" w:rsidR="00927381" w:rsidRPr="00880EEB" w:rsidRDefault="00927381" w:rsidP="00927381">
            <w:pPr>
              <w:spacing w:line="240" w:lineRule="atLeast"/>
              <w:ind w:left="-108" w:right="-108"/>
              <w:jc w:val="center"/>
              <w:rPr>
                <w:rFonts w:cs="Times New Roman"/>
                <w:szCs w:val="22"/>
              </w:rPr>
            </w:pPr>
            <w:r w:rsidRPr="00880EEB">
              <w:rPr>
                <w:rFonts w:cs="Times New Roman"/>
                <w:i/>
                <w:iCs/>
                <w:snapToGrid w:val="0"/>
                <w:szCs w:val="22"/>
                <w:lang w:eastAsia="th-TH" w:bidi="th-TH"/>
              </w:rPr>
              <w:t>(in thousand Baht)</w:t>
            </w:r>
          </w:p>
        </w:tc>
      </w:tr>
      <w:tr w:rsidR="00927381" w:rsidRPr="00880EEB" w14:paraId="0D1DCE03" w14:textId="77777777" w:rsidTr="00EC65EE">
        <w:tc>
          <w:tcPr>
            <w:tcW w:w="3330" w:type="dxa"/>
          </w:tcPr>
          <w:p w14:paraId="41224625" w14:textId="77777777" w:rsidR="00927381" w:rsidRPr="00880EEB" w:rsidRDefault="00927381" w:rsidP="00927381">
            <w:pPr>
              <w:tabs>
                <w:tab w:val="left" w:pos="162"/>
              </w:tabs>
              <w:spacing w:line="240" w:lineRule="atLeast"/>
              <w:ind w:right="1"/>
              <w:rPr>
                <w:rFonts w:cs="Times New Roman"/>
                <w:color w:val="000000"/>
                <w:szCs w:val="22"/>
              </w:rPr>
            </w:pPr>
            <w:r w:rsidRPr="00880EEB">
              <w:rPr>
                <w:rFonts w:cs="Times New Roman"/>
                <w:color w:val="000000"/>
                <w:szCs w:val="22"/>
              </w:rPr>
              <w:t>Other contingencies</w:t>
            </w:r>
          </w:p>
        </w:tc>
        <w:tc>
          <w:tcPr>
            <w:tcW w:w="1242" w:type="dxa"/>
          </w:tcPr>
          <w:p w14:paraId="5AE9DF45" w14:textId="77777777" w:rsidR="00927381" w:rsidRPr="00880EEB" w:rsidRDefault="00927381" w:rsidP="00927381">
            <w:pPr>
              <w:tabs>
                <w:tab w:val="decimal" w:pos="1024"/>
              </w:tabs>
              <w:spacing w:line="240" w:lineRule="atLeast"/>
              <w:ind w:right="-108"/>
              <w:rPr>
                <w:rFonts w:cs="Times New Roman"/>
                <w:color w:val="000000"/>
                <w:szCs w:val="22"/>
              </w:rPr>
            </w:pPr>
          </w:p>
        </w:tc>
        <w:tc>
          <w:tcPr>
            <w:tcW w:w="236" w:type="dxa"/>
          </w:tcPr>
          <w:p w14:paraId="59272E22" w14:textId="77777777" w:rsidR="00927381" w:rsidRPr="00880EEB" w:rsidRDefault="00927381" w:rsidP="00927381">
            <w:pPr>
              <w:tabs>
                <w:tab w:val="decimal" w:pos="930"/>
              </w:tabs>
              <w:spacing w:line="240" w:lineRule="atLeast"/>
              <w:jc w:val="right"/>
              <w:rPr>
                <w:rFonts w:cs="Times New Roman"/>
                <w:color w:val="000000"/>
                <w:szCs w:val="22"/>
              </w:rPr>
            </w:pPr>
          </w:p>
        </w:tc>
        <w:tc>
          <w:tcPr>
            <w:tcW w:w="1294" w:type="dxa"/>
          </w:tcPr>
          <w:p w14:paraId="4F21C6E9" w14:textId="77777777" w:rsidR="00927381" w:rsidRPr="00880EEB" w:rsidRDefault="00927381" w:rsidP="00927381">
            <w:pPr>
              <w:tabs>
                <w:tab w:val="decimal" w:pos="1074"/>
              </w:tabs>
              <w:spacing w:line="240" w:lineRule="atLeast"/>
              <w:ind w:right="-108"/>
              <w:rPr>
                <w:rFonts w:cs="Times New Roman"/>
                <w:color w:val="000000"/>
                <w:szCs w:val="22"/>
              </w:rPr>
            </w:pPr>
          </w:p>
        </w:tc>
        <w:tc>
          <w:tcPr>
            <w:tcW w:w="267" w:type="dxa"/>
            <w:vAlign w:val="bottom"/>
          </w:tcPr>
          <w:p w14:paraId="5DD8BC73" w14:textId="77777777" w:rsidR="00927381" w:rsidRPr="00880EEB" w:rsidRDefault="00927381" w:rsidP="00927381">
            <w:pPr>
              <w:tabs>
                <w:tab w:val="decimal" w:pos="930"/>
              </w:tabs>
              <w:spacing w:line="240" w:lineRule="atLeast"/>
              <w:jc w:val="right"/>
              <w:rPr>
                <w:rFonts w:cs="Times New Roman"/>
                <w:color w:val="000000"/>
                <w:szCs w:val="22"/>
              </w:rPr>
            </w:pPr>
          </w:p>
        </w:tc>
        <w:tc>
          <w:tcPr>
            <w:tcW w:w="1263" w:type="dxa"/>
          </w:tcPr>
          <w:p w14:paraId="5EC25F84" w14:textId="77777777" w:rsidR="00927381" w:rsidRPr="00880EEB" w:rsidRDefault="00927381" w:rsidP="00927381">
            <w:pPr>
              <w:tabs>
                <w:tab w:val="decimal" w:pos="1049"/>
              </w:tabs>
              <w:spacing w:line="240" w:lineRule="atLeast"/>
              <w:ind w:right="-108"/>
              <w:rPr>
                <w:rFonts w:cs="Times New Roman"/>
                <w:color w:val="000000"/>
                <w:szCs w:val="22"/>
              </w:rPr>
            </w:pPr>
          </w:p>
        </w:tc>
        <w:tc>
          <w:tcPr>
            <w:tcW w:w="267" w:type="dxa"/>
            <w:vAlign w:val="bottom"/>
          </w:tcPr>
          <w:p w14:paraId="61D73FB1" w14:textId="77777777" w:rsidR="00927381" w:rsidRPr="00880EEB" w:rsidRDefault="00927381" w:rsidP="00927381">
            <w:pPr>
              <w:tabs>
                <w:tab w:val="decimal" w:pos="930"/>
              </w:tabs>
              <w:spacing w:line="240" w:lineRule="atLeast"/>
              <w:jc w:val="right"/>
              <w:rPr>
                <w:rFonts w:cs="Times New Roman"/>
                <w:color w:val="000000"/>
                <w:szCs w:val="22"/>
              </w:rPr>
            </w:pPr>
          </w:p>
        </w:tc>
        <w:tc>
          <w:tcPr>
            <w:tcW w:w="1263" w:type="dxa"/>
          </w:tcPr>
          <w:p w14:paraId="19B342FE" w14:textId="77777777" w:rsidR="00927381" w:rsidRPr="00880EEB" w:rsidRDefault="00927381" w:rsidP="00927381">
            <w:pPr>
              <w:tabs>
                <w:tab w:val="decimal" w:pos="1049"/>
              </w:tabs>
              <w:spacing w:line="240" w:lineRule="atLeast"/>
              <w:ind w:right="-108"/>
              <w:rPr>
                <w:rFonts w:cs="Times New Roman"/>
                <w:color w:val="000000"/>
                <w:szCs w:val="22"/>
              </w:rPr>
            </w:pPr>
          </w:p>
        </w:tc>
      </w:tr>
      <w:tr w:rsidR="004951F7" w:rsidRPr="00880EEB" w14:paraId="0795B4EB" w14:textId="77777777">
        <w:tc>
          <w:tcPr>
            <w:tcW w:w="3330" w:type="dxa"/>
          </w:tcPr>
          <w:p w14:paraId="4B75045C" w14:textId="77777777" w:rsidR="004951F7" w:rsidRPr="00880EEB" w:rsidRDefault="004951F7" w:rsidP="004951F7">
            <w:pPr>
              <w:tabs>
                <w:tab w:val="left" w:pos="162"/>
              </w:tabs>
              <w:spacing w:line="240" w:lineRule="atLeast"/>
              <w:ind w:right="-543"/>
              <w:rPr>
                <w:rFonts w:cs="Times New Roman"/>
                <w:color w:val="000000"/>
                <w:szCs w:val="22"/>
              </w:rPr>
            </w:pPr>
            <w:r w:rsidRPr="00880EEB">
              <w:rPr>
                <w:rFonts w:cs="Times New Roman"/>
                <w:color w:val="000000"/>
                <w:szCs w:val="22"/>
              </w:rPr>
              <w:t>-</w:t>
            </w:r>
            <w:r w:rsidRPr="00880EEB">
              <w:rPr>
                <w:rFonts w:cs="Times New Roman"/>
                <w:color w:val="000000"/>
                <w:szCs w:val="22"/>
              </w:rPr>
              <w:tab/>
              <w:t>Amount of unused bank overdrafts</w:t>
            </w:r>
          </w:p>
        </w:tc>
        <w:tc>
          <w:tcPr>
            <w:tcW w:w="1242" w:type="dxa"/>
          </w:tcPr>
          <w:p w14:paraId="63350AE5" w14:textId="431F2F1F" w:rsidR="004951F7" w:rsidRPr="00AA6956" w:rsidRDefault="004951F7" w:rsidP="004951F7">
            <w:pPr>
              <w:tabs>
                <w:tab w:val="decimal" w:pos="1024"/>
              </w:tabs>
              <w:spacing w:line="240" w:lineRule="atLeast"/>
              <w:ind w:right="-108"/>
              <w:rPr>
                <w:rFonts w:cstheme="minorBidi"/>
                <w:color w:val="000000"/>
                <w:szCs w:val="28"/>
                <w:lang w:val="en-US" w:bidi="th-TH"/>
              </w:rPr>
            </w:pPr>
            <w:r>
              <w:rPr>
                <w:rFonts w:cstheme="minorBidi"/>
                <w:color w:val="000000"/>
                <w:szCs w:val="28"/>
                <w:lang w:val="en-US" w:bidi="th-TH"/>
              </w:rPr>
              <w:t>3,574,933</w:t>
            </w:r>
          </w:p>
        </w:tc>
        <w:tc>
          <w:tcPr>
            <w:tcW w:w="236" w:type="dxa"/>
          </w:tcPr>
          <w:p w14:paraId="04EFEC5B" w14:textId="77777777" w:rsidR="004951F7" w:rsidRPr="00E21647" w:rsidRDefault="004951F7" w:rsidP="004951F7">
            <w:pPr>
              <w:tabs>
                <w:tab w:val="decimal" w:pos="930"/>
              </w:tabs>
              <w:spacing w:line="240" w:lineRule="atLeast"/>
              <w:jc w:val="right"/>
              <w:rPr>
                <w:rFonts w:cs="Times New Roman"/>
                <w:color w:val="000000"/>
                <w:szCs w:val="22"/>
              </w:rPr>
            </w:pPr>
          </w:p>
        </w:tc>
        <w:tc>
          <w:tcPr>
            <w:tcW w:w="1294" w:type="dxa"/>
          </w:tcPr>
          <w:p w14:paraId="034B0786" w14:textId="66D66CFE" w:rsidR="004951F7" w:rsidRPr="00E21647" w:rsidRDefault="004951F7" w:rsidP="004951F7">
            <w:pPr>
              <w:tabs>
                <w:tab w:val="decimal" w:pos="1074"/>
              </w:tabs>
              <w:spacing w:line="240" w:lineRule="atLeast"/>
              <w:ind w:right="-108"/>
              <w:rPr>
                <w:rFonts w:cs="Times New Roman"/>
                <w:color w:val="000000"/>
                <w:szCs w:val="22"/>
              </w:rPr>
            </w:pPr>
            <w:r w:rsidRPr="00A213AF">
              <w:rPr>
                <w:rFonts w:cs="Times New Roman"/>
                <w:color w:val="000000"/>
                <w:szCs w:val="22"/>
              </w:rPr>
              <w:t>4,219,768</w:t>
            </w:r>
          </w:p>
        </w:tc>
        <w:tc>
          <w:tcPr>
            <w:tcW w:w="267" w:type="dxa"/>
            <w:vAlign w:val="bottom"/>
          </w:tcPr>
          <w:p w14:paraId="706C5673" w14:textId="77777777" w:rsidR="004951F7" w:rsidRPr="00E21647" w:rsidRDefault="004951F7" w:rsidP="004951F7">
            <w:pPr>
              <w:tabs>
                <w:tab w:val="decimal" w:pos="930"/>
              </w:tabs>
              <w:spacing w:line="240" w:lineRule="atLeast"/>
              <w:jc w:val="right"/>
              <w:rPr>
                <w:rFonts w:cs="Times New Roman"/>
                <w:color w:val="000000"/>
                <w:szCs w:val="22"/>
              </w:rPr>
            </w:pPr>
          </w:p>
        </w:tc>
        <w:tc>
          <w:tcPr>
            <w:tcW w:w="1263" w:type="dxa"/>
          </w:tcPr>
          <w:p w14:paraId="073D7185" w14:textId="1A5D900D" w:rsidR="004951F7" w:rsidRPr="00E21647" w:rsidRDefault="004951F7" w:rsidP="004951F7">
            <w:pPr>
              <w:tabs>
                <w:tab w:val="decimal" w:pos="1049"/>
              </w:tabs>
              <w:spacing w:line="240" w:lineRule="atLeast"/>
              <w:ind w:right="-108"/>
              <w:rPr>
                <w:rFonts w:cs="Times New Roman"/>
                <w:color w:val="000000"/>
                <w:szCs w:val="22"/>
              </w:rPr>
            </w:pPr>
            <w:r>
              <w:rPr>
                <w:rFonts w:cstheme="minorBidi"/>
                <w:color w:val="000000"/>
                <w:szCs w:val="28"/>
                <w:lang w:val="en-US" w:bidi="th-TH"/>
              </w:rPr>
              <w:t>3,574</w:t>
            </w:r>
            <w:r w:rsidR="000203A1">
              <w:rPr>
                <w:rFonts w:cstheme="minorBidi"/>
                <w:color w:val="000000"/>
                <w:szCs w:val="28"/>
                <w:lang w:val="en-US" w:bidi="th-TH"/>
              </w:rPr>
              <w:t>,</w:t>
            </w:r>
            <w:r>
              <w:rPr>
                <w:rFonts w:cstheme="minorBidi"/>
                <w:color w:val="000000"/>
                <w:szCs w:val="28"/>
                <w:lang w:val="en-US" w:bidi="th-TH"/>
              </w:rPr>
              <w:t>933</w:t>
            </w:r>
          </w:p>
        </w:tc>
        <w:tc>
          <w:tcPr>
            <w:tcW w:w="267" w:type="dxa"/>
            <w:vAlign w:val="bottom"/>
          </w:tcPr>
          <w:p w14:paraId="5B38A98C" w14:textId="77777777" w:rsidR="004951F7" w:rsidRPr="00880EEB" w:rsidRDefault="004951F7" w:rsidP="004951F7">
            <w:pPr>
              <w:tabs>
                <w:tab w:val="decimal" w:pos="930"/>
              </w:tabs>
              <w:spacing w:line="240" w:lineRule="atLeast"/>
              <w:jc w:val="right"/>
              <w:rPr>
                <w:rFonts w:cs="Times New Roman"/>
                <w:color w:val="000000"/>
                <w:szCs w:val="22"/>
              </w:rPr>
            </w:pPr>
          </w:p>
        </w:tc>
        <w:tc>
          <w:tcPr>
            <w:tcW w:w="1263" w:type="dxa"/>
          </w:tcPr>
          <w:p w14:paraId="27CD3C79" w14:textId="12662037" w:rsidR="004951F7" w:rsidRPr="00880EEB" w:rsidRDefault="004951F7" w:rsidP="004951F7">
            <w:pPr>
              <w:tabs>
                <w:tab w:val="decimal" w:pos="1049"/>
              </w:tabs>
              <w:spacing w:line="240" w:lineRule="atLeast"/>
              <w:ind w:right="-108"/>
              <w:rPr>
                <w:rFonts w:cs="Times New Roman"/>
                <w:color w:val="000000"/>
                <w:szCs w:val="22"/>
              </w:rPr>
            </w:pPr>
            <w:r w:rsidRPr="00A213AF">
              <w:rPr>
                <w:rFonts w:cs="Times New Roman"/>
                <w:color w:val="000000"/>
                <w:szCs w:val="22"/>
              </w:rPr>
              <w:t>4,219,768</w:t>
            </w:r>
          </w:p>
        </w:tc>
      </w:tr>
      <w:tr w:rsidR="004951F7" w:rsidRPr="00880EEB" w14:paraId="65E992D9" w14:textId="77777777" w:rsidTr="00080F43">
        <w:tc>
          <w:tcPr>
            <w:tcW w:w="3330" w:type="dxa"/>
          </w:tcPr>
          <w:p w14:paraId="154A4F60" w14:textId="77777777" w:rsidR="004951F7" w:rsidRPr="00880EEB" w:rsidRDefault="004951F7" w:rsidP="004951F7">
            <w:pPr>
              <w:tabs>
                <w:tab w:val="left" w:pos="162"/>
              </w:tabs>
              <w:spacing w:line="240" w:lineRule="atLeast"/>
              <w:ind w:right="1"/>
              <w:rPr>
                <w:rFonts w:cs="Times New Roman"/>
                <w:color w:val="000000"/>
                <w:szCs w:val="22"/>
              </w:rPr>
            </w:pPr>
            <w:r w:rsidRPr="00880EEB">
              <w:rPr>
                <w:rFonts w:cs="Times New Roman"/>
                <w:color w:val="000000"/>
                <w:szCs w:val="22"/>
              </w:rPr>
              <w:t>-</w:t>
            </w:r>
            <w:r w:rsidRPr="00880EEB">
              <w:rPr>
                <w:rFonts w:cs="Times New Roman"/>
                <w:color w:val="000000"/>
                <w:szCs w:val="22"/>
              </w:rPr>
              <w:tab/>
              <w:t>Other guarantees</w:t>
            </w:r>
          </w:p>
        </w:tc>
        <w:tc>
          <w:tcPr>
            <w:tcW w:w="1242" w:type="dxa"/>
          </w:tcPr>
          <w:p w14:paraId="5ED3CB99" w14:textId="4AF15D2C" w:rsidR="004951F7" w:rsidRPr="00E21647" w:rsidRDefault="004951F7" w:rsidP="004951F7">
            <w:pPr>
              <w:tabs>
                <w:tab w:val="decimal" w:pos="1024"/>
              </w:tabs>
              <w:spacing w:line="240" w:lineRule="atLeast"/>
              <w:ind w:right="-108"/>
              <w:rPr>
                <w:rFonts w:cs="Times New Roman"/>
                <w:color w:val="000000"/>
                <w:szCs w:val="22"/>
              </w:rPr>
            </w:pPr>
            <w:r>
              <w:rPr>
                <w:rFonts w:cs="Times New Roman"/>
                <w:color w:val="000000"/>
                <w:szCs w:val="22"/>
              </w:rPr>
              <w:t>130,681</w:t>
            </w:r>
          </w:p>
        </w:tc>
        <w:tc>
          <w:tcPr>
            <w:tcW w:w="236" w:type="dxa"/>
          </w:tcPr>
          <w:p w14:paraId="7E368F7C" w14:textId="77777777" w:rsidR="004951F7" w:rsidRPr="00E21647" w:rsidRDefault="004951F7" w:rsidP="004951F7">
            <w:pPr>
              <w:tabs>
                <w:tab w:val="decimal" w:pos="930"/>
              </w:tabs>
              <w:spacing w:line="240" w:lineRule="atLeast"/>
              <w:jc w:val="right"/>
              <w:rPr>
                <w:rFonts w:cs="Times New Roman"/>
                <w:color w:val="000000"/>
                <w:szCs w:val="22"/>
              </w:rPr>
            </w:pPr>
          </w:p>
        </w:tc>
        <w:tc>
          <w:tcPr>
            <w:tcW w:w="1294" w:type="dxa"/>
          </w:tcPr>
          <w:p w14:paraId="0E2B7F43" w14:textId="2C5FECD4" w:rsidR="004951F7" w:rsidRPr="00E21647" w:rsidRDefault="004951F7" w:rsidP="004951F7">
            <w:pPr>
              <w:tabs>
                <w:tab w:val="decimal" w:pos="1074"/>
              </w:tabs>
              <w:spacing w:line="240" w:lineRule="atLeast"/>
              <w:ind w:right="-108"/>
              <w:rPr>
                <w:rFonts w:cs="Times New Roman"/>
                <w:color w:val="000000"/>
                <w:szCs w:val="22"/>
              </w:rPr>
            </w:pPr>
            <w:r w:rsidRPr="00A213AF">
              <w:rPr>
                <w:rFonts w:cs="Times New Roman"/>
                <w:color w:val="000000"/>
                <w:szCs w:val="22"/>
              </w:rPr>
              <w:t>145,627</w:t>
            </w:r>
          </w:p>
        </w:tc>
        <w:tc>
          <w:tcPr>
            <w:tcW w:w="267" w:type="dxa"/>
            <w:vAlign w:val="bottom"/>
          </w:tcPr>
          <w:p w14:paraId="35BDE084" w14:textId="77777777" w:rsidR="004951F7" w:rsidRPr="00E21647" w:rsidRDefault="004951F7" w:rsidP="004951F7">
            <w:pPr>
              <w:tabs>
                <w:tab w:val="decimal" w:pos="930"/>
              </w:tabs>
              <w:spacing w:line="240" w:lineRule="atLeast"/>
              <w:jc w:val="right"/>
              <w:rPr>
                <w:rFonts w:cs="Times New Roman"/>
                <w:color w:val="000000"/>
                <w:szCs w:val="22"/>
              </w:rPr>
            </w:pPr>
          </w:p>
        </w:tc>
        <w:tc>
          <w:tcPr>
            <w:tcW w:w="1263" w:type="dxa"/>
          </w:tcPr>
          <w:p w14:paraId="505B041D" w14:textId="1AC31F0A" w:rsidR="004951F7" w:rsidRPr="00E21647" w:rsidRDefault="004951F7" w:rsidP="004951F7">
            <w:pPr>
              <w:tabs>
                <w:tab w:val="decimal" w:pos="1049"/>
              </w:tabs>
              <w:spacing w:line="240" w:lineRule="atLeast"/>
              <w:ind w:right="-108"/>
              <w:rPr>
                <w:rFonts w:cs="Times New Roman"/>
                <w:color w:val="000000"/>
                <w:szCs w:val="22"/>
              </w:rPr>
            </w:pPr>
            <w:r>
              <w:rPr>
                <w:rFonts w:cs="Times New Roman"/>
                <w:color w:val="000000"/>
                <w:szCs w:val="22"/>
              </w:rPr>
              <w:t>130,681</w:t>
            </w:r>
          </w:p>
        </w:tc>
        <w:tc>
          <w:tcPr>
            <w:tcW w:w="267" w:type="dxa"/>
          </w:tcPr>
          <w:p w14:paraId="4EB9B669" w14:textId="77777777" w:rsidR="004951F7" w:rsidRPr="00880EEB" w:rsidRDefault="004951F7" w:rsidP="004951F7">
            <w:pPr>
              <w:tabs>
                <w:tab w:val="decimal" w:pos="930"/>
              </w:tabs>
              <w:spacing w:line="240" w:lineRule="atLeast"/>
              <w:jc w:val="right"/>
              <w:rPr>
                <w:rFonts w:cs="Times New Roman"/>
                <w:color w:val="000000"/>
                <w:szCs w:val="22"/>
              </w:rPr>
            </w:pPr>
          </w:p>
        </w:tc>
        <w:tc>
          <w:tcPr>
            <w:tcW w:w="1263" w:type="dxa"/>
          </w:tcPr>
          <w:p w14:paraId="4597A6DF" w14:textId="450A0A48" w:rsidR="004951F7" w:rsidRPr="00880EEB" w:rsidRDefault="004951F7" w:rsidP="004951F7">
            <w:pPr>
              <w:tabs>
                <w:tab w:val="decimal" w:pos="1049"/>
              </w:tabs>
              <w:spacing w:line="240" w:lineRule="atLeast"/>
              <w:ind w:right="-108"/>
              <w:rPr>
                <w:rFonts w:cs="Times New Roman"/>
                <w:color w:val="000000"/>
                <w:szCs w:val="22"/>
              </w:rPr>
            </w:pPr>
            <w:r w:rsidRPr="00A213AF">
              <w:rPr>
                <w:rFonts w:cs="Times New Roman"/>
                <w:color w:val="000000"/>
                <w:szCs w:val="22"/>
              </w:rPr>
              <w:t>145,627</w:t>
            </w:r>
          </w:p>
        </w:tc>
      </w:tr>
      <w:tr w:rsidR="004951F7" w:rsidRPr="00880EEB" w14:paraId="76200F53" w14:textId="77777777" w:rsidTr="00080F43">
        <w:tc>
          <w:tcPr>
            <w:tcW w:w="3330" w:type="dxa"/>
          </w:tcPr>
          <w:p w14:paraId="1384C18D" w14:textId="2A11A83E" w:rsidR="004951F7" w:rsidRPr="00FE304D" w:rsidRDefault="004951F7" w:rsidP="004951F7">
            <w:pPr>
              <w:tabs>
                <w:tab w:val="left" w:pos="162"/>
              </w:tabs>
              <w:spacing w:line="240" w:lineRule="atLeast"/>
              <w:ind w:right="1"/>
              <w:rPr>
                <w:color w:val="000000"/>
                <w:szCs w:val="28"/>
                <w:lang w:val="en-US" w:bidi="th-TH"/>
              </w:rPr>
            </w:pPr>
            <w:r>
              <w:rPr>
                <w:rFonts w:cs="Times New Roman"/>
                <w:color w:val="000000"/>
                <w:szCs w:val="22"/>
              </w:rPr>
              <w:t>-</w:t>
            </w:r>
            <w:r w:rsidRPr="00880EEB">
              <w:rPr>
                <w:rFonts w:cs="Times New Roman"/>
                <w:color w:val="000000"/>
                <w:szCs w:val="22"/>
              </w:rPr>
              <w:tab/>
            </w:r>
            <w:r>
              <w:rPr>
                <w:rFonts w:cs="Times New Roman"/>
                <w:color w:val="000000"/>
                <w:szCs w:val="22"/>
              </w:rPr>
              <w:t xml:space="preserve">Unused committed </w:t>
            </w:r>
            <w:r>
              <w:rPr>
                <w:color w:val="000000"/>
                <w:szCs w:val="28"/>
                <w:lang w:val="en-US" w:bidi="th-TH"/>
              </w:rPr>
              <w:t xml:space="preserve">credit </w:t>
            </w:r>
            <w:r>
              <w:rPr>
                <w:rFonts w:cs="Times New Roman"/>
                <w:color w:val="000000"/>
                <w:szCs w:val="22"/>
              </w:rPr>
              <w:t>line</w:t>
            </w:r>
            <w:r>
              <w:rPr>
                <w:color w:val="000000"/>
                <w:szCs w:val="28"/>
                <w:lang w:val="en-US" w:bidi="th-TH"/>
              </w:rPr>
              <w:t>s</w:t>
            </w:r>
          </w:p>
        </w:tc>
        <w:tc>
          <w:tcPr>
            <w:tcW w:w="1242" w:type="dxa"/>
          </w:tcPr>
          <w:p w14:paraId="670203FB" w14:textId="0E9EBC2C" w:rsidR="004951F7" w:rsidRPr="00FE304D" w:rsidRDefault="004951F7" w:rsidP="004951F7">
            <w:pPr>
              <w:tabs>
                <w:tab w:val="decimal" w:pos="1024"/>
              </w:tabs>
              <w:spacing w:line="240" w:lineRule="atLeast"/>
              <w:ind w:right="-108"/>
              <w:rPr>
                <w:szCs w:val="28"/>
                <w:lang w:val="en-US" w:bidi="th-TH"/>
              </w:rPr>
            </w:pPr>
            <w:r>
              <w:rPr>
                <w:szCs w:val="28"/>
                <w:lang w:val="en-US" w:bidi="th-TH"/>
              </w:rPr>
              <w:t>130,455</w:t>
            </w:r>
          </w:p>
        </w:tc>
        <w:tc>
          <w:tcPr>
            <w:tcW w:w="236" w:type="dxa"/>
          </w:tcPr>
          <w:p w14:paraId="535F9225" w14:textId="77777777" w:rsidR="004951F7" w:rsidRPr="00E21647" w:rsidRDefault="004951F7" w:rsidP="004951F7">
            <w:pPr>
              <w:tabs>
                <w:tab w:val="decimal" w:pos="930"/>
              </w:tabs>
              <w:spacing w:line="240" w:lineRule="atLeast"/>
              <w:jc w:val="right"/>
              <w:rPr>
                <w:rFonts w:cs="Times New Roman"/>
                <w:color w:val="000000"/>
                <w:szCs w:val="22"/>
              </w:rPr>
            </w:pPr>
          </w:p>
        </w:tc>
        <w:tc>
          <w:tcPr>
            <w:tcW w:w="1294" w:type="dxa"/>
          </w:tcPr>
          <w:p w14:paraId="147666BE" w14:textId="53B73402" w:rsidR="004951F7" w:rsidRPr="00E21647" w:rsidRDefault="004951F7" w:rsidP="004951F7">
            <w:pPr>
              <w:tabs>
                <w:tab w:val="decimal" w:pos="1074"/>
              </w:tabs>
              <w:spacing w:line="240" w:lineRule="atLeast"/>
              <w:ind w:right="-108"/>
              <w:rPr>
                <w:rFonts w:cs="Times New Roman"/>
                <w:szCs w:val="22"/>
              </w:rPr>
            </w:pPr>
            <w:r w:rsidRPr="00BA68D7">
              <w:rPr>
                <w:rFonts w:cs="Times New Roman"/>
                <w:color w:val="000000"/>
                <w:szCs w:val="22"/>
                <w:cs/>
                <w:lang w:bidi="th-TH"/>
              </w:rPr>
              <w:t>123</w:t>
            </w:r>
            <w:r w:rsidRPr="00BA68D7">
              <w:rPr>
                <w:rFonts w:cs="Times New Roman"/>
                <w:color w:val="000000"/>
                <w:szCs w:val="22"/>
              </w:rPr>
              <w:t>,</w:t>
            </w:r>
            <w:r w:rsidRPr="00BA68D7">
              <w:rPr>
                <w:rFonts w:cs="Times New Roman"/>
                <w:color w:val="000000"/>
                <w:szCs w:val="22"/>
                <w:cs/>
                <w:lang w:bidi="th-TH"/>
              </w:rPr>
              <w:t>526</w:t>
            </w:r>
          </w:p>
        </w:tc>
        <w:tc>
          <w:tcPr>
            <w:tcW w:w="267" w:type="dxa"/>
            <w:vAlign w:val="bottom"/>
          </w:tcPr>
          <w:p w14:paraId="1D503D93" w14:textId="77777777" w:rsidR="004951F7" w:rsidRPr="00E21647" w:rsidRDefault="004951F7" w:rsidP="004951F7">
            <w:pPr>
              <w:tabs>
                <w:tab w:val="decimal" w:pos="930"/>
              </w:tabs>
              <w:spacing w:line="240" w:lineRule="atLeast"/>
              <w:jc w:val="right"/>
              <w:rPr>
                <w:rFonts w:cs="Times New Roman"/>
                <w:color w:val="000000"/>
                <w:szCs w:val="22"/>
              </w:rPr>
            </w:pPr>
          </w:p>
        </w:tc>
        <w:tc>
          <w:tcPr>
            <w:tcW w:w="1263" w:type="dxa"/>
          </w:tcPr>
          <w:p w14:paraId="2A56ECDF" w14:textId="4A8A840B" w:rsidR="004951F7" w:rsidRPr="0093239C" w:rsidRDefault="004951F7" w:rsidP="004951F7">
            <w:pPr>
              <w:tabs>
                <w:tab w:val="decimal" w:pos="1049"/>
              </w:tabs>
              <w:spacing w:line="240" w:lineRule="atLeast"/>
              <w:ind w:right="-108"/>
              <w:rPr>
                <w:rFonts w:cs="Times New Roman"/>
                <w:szCs w:val="22"/>
              </w:rPr>
            </w:pPr>
            <w:r>
              <w:rPr>
                <w:szCs w:val="28"/>
                <w:lang w:val="en-US" w:bidi="th-TH"/>
              </w:rPr>
              <w:t>130,455</w:t>
            </w:r>
          </w:p>
        </w:tc>
        <w:tc>
          <w:tcPr>
            <w:tcW w:w="267" w:type="dxa"/>
          </w:tcPr>
          <w:p w14:paraId="63C9F0E4" w14:textId="77777777" w:rsidR="004951F7" w:rsidRPr="00880EEB" w:rsidRDefault="004951F7" w:rsidP="004951F7">
            <w:pPr>
              <w:tabs>
                <w:tab w:val="decimal" w:pos="930"/>
              </w:tabs>
              <w:spacing w:line="240" w:lineRule="atLeast"/>
              <w:jc w:val="right"/>
              <w:rPr>
                <w:rFonts w:cs="Times New Roman"/>
                <w:color w:val="000000"/>
                <w:szCs w:val="22"/>
              </w:rPr>
            </w:pPr>
          </w:p>
        </w:tc>
        <w:tc>
          <w:tcPr>
            <w:tcW w:w="1263" w:type="dxa"/>
          </w:tcPr>
          <w:p w14:paraId="552B386A" w14:textId="06C6B5C4" w:rsidR="004951F7" w:rsidRPr="00EC65EE" w:rsidRDefault="004951F7" w:rsidP="004951F7">
            <w:pPr>
              <w:tabs>
                <w:tab w:val="decimal" w:pos="1049"/>
              </w:tabs>
              <w:spacing w:line="240" w:lineRule="atLeast"/>
              <w:ind w:right="-108"/>
              <w:rPr>
                <w:rFonts w:cs="Times New Roman"/>
                <w:szCs w:val="22"/>
              </w:rPr>
            </w:pPr>
            <w:r w:rsidRPr="00A213AF">
              <w:rPr>
                <w:rFonts w:cs="Times New Roman"/>
                <w:szCs w:val="22"/>
              </w:rPr>
              <w:t>123,526</w:t>
            </w:r>
          </w:p>
        </w:tc>
      </w:tr>
      <w:tr w:rsidR="004951F7" w:rsidRPr="00880EEB" w14:paraId="1D3A7920" w14:textId="77777777" w:rsidTr="00080F43">
        <w:tc>
          <w:tcPr>
            <w:tcW w:w="3330" w:type="dxa"/>
          </w:tcPr>
          <w:p w14:paraId="4CB386DE" w14:textId="77777777" w:rsidR="004951F7" w:rsidRPr="00880EEB" w:rsidRDefault="004951F7" w:rsidP="004951F7">
            <w:pPr>
              <w:tabs>
                <w:tab w:val="left" w:pos="162"/>
              </w:tabs>
              <w:spacing w:line="240" w:lineRule="atLeast"/>
              <w:ind w:right="1"/>
              <w:rPr>
                <w:rFonts w:cs="Times New Roman"/>
                <w:color w:val="000000"/>
                <w:szCs w:val="22"/>
              </w:rPr>
            </w:pPr>
            <w:r w:rsidRPr="00880EEB">
              <w:rPr>
                <w:rFonts w:cs="Times New Roman"/>
                <w:color w:val="000000"/>
                <w:szCs w:val="22"/>
              </w:rPr>
              <w:t>-</w:t>
            </w:r>
            <w:r w:rsidRPr="00880EEB">
              <w:rPr>
                <w:rFonts w:cs="Times New Roman"/>
                <w:color w:val="000000"/>
                <w:szCs w:val="22"/>
              </w:rPr>
              <w:tab/>
              <w:t>Others</w:t>
            </w:r>
          </w:p>
        </w:tc>
        <w:tc>
          <w:tcPr>
            <w:tcW w:w="1242" w:type="dxa"/>
          </w:tcPr>
          <w:p w14:paraId="1E49CC0A" w14:textId="6F6EB1BC" w:rsidR="004951F7" w:rsidRPr="00E21647" w:rsidRDefault="004951F7" w:rsidP="004951F7">
            <w:pPr>
              <w:tabs>
                <w:tab w:val="decimal" w:pos="1024"/>
              </w:tabs>
              <w:spacing w:line="240" w:lineRule="atLeast"/>
              <w:ind w:right="-108"/>
              <w:rPr>
                <w:rFonts w:cs="Times New Roman"/>
                <w:color w:val="000000"/>
                <w:szCs w:val="22"/>
              </w:rPr>
            </w:pPr>
            <w:r>
              <w:rPr>
                <w:rFonts w:cs="Times New Roman"/>
                <w:color w:val="000000"/>
                <w:szCs w:val="22"/>
              </w:rPr>
              <w:t>330,797</w:t>
            </w:r>
          </w:p>
        </w:tc>
        <w:tc>
          <w:tcPr>
            <w:tcW w:w="236" w:type="dxa"/>
          </w:tcPr>
          <w:p w14:paraId="102569DC" w14:textId="77777777" w:rsidR="004951F7" w:rsidRPr="00E21647" w:rsidRDefault="004951F7" w:rsidP="004951F7">
            <w:pPr>
              <w:tabs>
                <w:tab w:val="decimal" w:pos="930"/>
              </w:tabs>
              <w:spacing w:line="240" w:lineRule="atLeast"/>
              <w:jc w:val="right"/>
              <w:rPr>
                <w:rFonts w:cs="Times New Roman"/>
                <w:color w:val="000000"/>
                <w:szCs w:val="22"/>
              </w:rPr>
            </w:pPr>
          </w:p>
        </w:tc>
        <w:tc>
          <w:tcPr>
            <w:tcW w:w="1294" w:type="dxa"/>
          </w:tcPr>
          <w:p w14:paraId="065AE8AE" w14:textId="2DF9899F" w:rsidR="004951F7" w:rsidRPr="00E21647" w:rsidRDefault="004951F7" w:rsidP="004951F7">
            <w:pPr>
              <w:tabs>
                <w:tab w:val="decimal" w:pos="1074"/>
              </w:tabs>
              <w:spacing w:line="240" w:lineRule="atLeast"/>
              <w:ind w:right="-108"/>
              <w:rPr>
                <w:rFonts w:cs="Times New Roman"/>
                <w:color w:val="000000"/>
                <w:szCs w:val="22"/>
              </w:rPr>
            </w:pPr>
            <w:r>
              <w:rPr>
                <w:rFonts w:cs="Times New Roman"/>
                <w:color w:val="000000"/>
                <w:szCs w:val="22"/>
              </w:rPr>
              <w:t>305,397</w:t>
            </w:r>
          </w:p>
        </w:tc>
        <w:tc>
          <w:tcPr>
            <w:tcW w:w="267" w:type="dxa"/>
            <w:vAlign w:val="bottom"/>
          </w:tcPr>
          <w:p w14:paraId="689D00D3" w14:textId="77777777" w:rsidR="004951F7" w:rsidRPr="00E21647" w:rsidRDefault="004951F7" w:rsidP="004951F7">
            <w:pPr>
              <w:tabs>
                <w:tab w:val="decimal" w:pos="930"/>
              </w:tabs>
              <w:spacing w:line="240" w:lineRule="atLeast"/>
              <w:jc w:val="right"/>
              <w:rPr>
                <w:rFonts w:cs="Times New Roman"/>
                <w:color w:val="000000"/>
                <w:szCs w:val="22"/>
              </w:rPr>
            </w:pPr>
          </w:p>
        </w:tc>
        <w:tc>
          <w:tcPr>
            <w:tcW w:w="1263" w:type="dxa"/>
          </w:tcPr>
          <w:p w14:paraId="6A357F88" w14:textId="3EF889CA" w:rsidR="004951F7" w:rsidRPr="00E21647" w:rsidRDefault="004951F7" w:rsidP="004951F7">
            <w:pPr>
              <w:tabs>
                <w:tab w:val="decimal" w:pos="1049"/>
              </w:tabs>
              <w:spacing w:line="240" w:lineRule="atLeast"/>
              <w:ind w:right="-108"/>
              <w:rPr>
                <w:rFonts w:cs="Times New Roman"/>
                <w:color w:val="000000"/>
                <w:szCs w:val="22"/>
              </w:rPr>
            </w:pPr>
            <w:r>
              <w:rPr>
                <w:rFonts w:cs="Times New Roman"/>
                <w:color w:val="000000"/>
                <w:szCs w:val="22"/>
              </w:rPr>
              <w:t>310,185</w:t>
            </w:r>
          </w:p>
        </w:tc>
        <w:tc>
          <w:tcPr>
            <w:tcW w:w="267" w:type="dxa"/>
            <w:vAlign w:val="bottom"/>
          </w:tcPr>
          <w:p w14:paraId="216A7F4A" w14:textId="77777777" w:rsidR="004951F7" w:rsidRPr="00880EEB" w:rsidRDefault="004951F7" w:rsidP="004951F7">
            <w:pPr>
              <w:tabs>
                <w:tab w:val="decimal" w:pos="930"/>
              </w:tabs>
              <w:spacing w:line="240" w:lineRule="atLeast"/>
              <w:jc w:val="right"/>
              <w:rPr>
                <w:rFonts w:cs="Times New Roman"/>
                <w:color w:val="000000"/>
                <w:szCs w:val="22"/>
              </w:rPr>
            </w:pPr>
          </w:p>
        </w:tc>
        <w:tc>
          <w:tcPr>
            <w:tcW w:w="1263" w:type="dxa"/>
          </w:tcPr>
          <w:p w14:paraId="0DA20F87" w14:textId="4692E4F9" w:rsidR="004951F7" w:rsidRPr="00880EEB" w:rsidRDefault="004951F7" w:rsidP="004951F7">
            <w:pPr>
              <w:tabs>
                <w:tab w:val="decimal" w:pos="1049"/>
              </w:tabs>
              <w:spacing w:line="240" w:lineRule="atLeast"/>
              <w:ind w:right="-108"/>
              <w:rPr>
                <w:rFonts w:cs="Times New Roman"/>
                <w:color w:val="000000"/>
                <w:szCs w:val="22"/>
              </w:rPr>
            </w:pPr>
            <w:r w:rsidRPr="00A213AF">
              <w:rPr>
                <w:rFonts w:cs="Times New Roman"/>
                <w:color w:val="000000"/>
                <w:szCs w:val="22"/>
              </w:rPr>
              <w:t>2</w:t>
            </w:r>
            <w:r>
              <w:rPr>
                <w:rFonts w:cs="Times New Roman"/>
                <w:color w:val="000000"/>
                <w:szCs w:val="22"/>
              </w:rPr>
              <w:t>83</w:t>
            </w:r>
            <w:r w:rsidRPr="00A213AF">
              <w:rPr>
                <w:rFonts w:cs="Times New Roman"/>
                <w:color w:val="000000"/>
                <w:szCs w:val="22"/>
              </w:rPr>
              <w:t>,</w:t>
            </w:r>
            <w:r>
              <w:rPr>
                <w:rFonts w:cs="Times New Roman"/>
                <w:color w:val="000000"/>
                <w:szCs w:val="22"/>
              </w:rPr>
              <w:t>082</w:t>
            </w:r>
          </w:p>
        </w:tc>
      </w:tr>
      <w:tr w:rsidR="004951F7" w:rsidRPr="00880EEB" w14:paraId="1233E370" w14:textId="77777777" w:rsidTr="00EC65EE">
        <w:tc>
          <w:tcPr>
            <w:tcW w:w="3330" w:type="dxa"/>
          </w:tcPr>
          <w:p w14:paraId="22593312" w14:textId="77777777" w:rsidR="004951F7" w:rsidRPr="00880EEB" w:rsidRDefault="004951F7" w:rsidP="004951F7">
            <w:pPr>
              <w:tabs>
                <w:tab w:val="left" w:pos="162"/>
              </w:tabs>
              <w:spacing w:line="240" w:lineRule="atLeast"/>
              <w:ind w:right="1"/>
              <w:rPr>
                <w:rFonts w:cs="Times New Roman"/>
                <w:b/>
                <w:bCs/>
                <w:color w:val="000000"/>
                <w:szCs w:val="22"/>
              </w:rPr>
            </w:pPr>
            <w:r w:rsidRPr="00880EEB">
              <w:rPr>
                <w:rFonts w:cs="Times New Roman"/>
                <w:b/>
                <w:bCs/>
                <w:color w:val="000000"/>
                <w:szCs w:val="22"/>
              </w:rPr>
              <w:t>Total</w:t>
            </w:r>
          </w:p>
        </w:tc>
        <w:tc>
          <w:tcPr>
            <w:tcW w:w="1242" w:type="dxa"/>
            <w:tcBorders>
              <w:top w:val="single" w:sz="4" w:space="0" w:color="auto"/>
              <w:bottom w:val="double" w:sz="4" w:space="0" w:color="auto"/>
            </w:tcBorders>
          </w:tcPr>
          <w:p w14:paraId="530909A3" w14:textId="063E9D71" w:rsidR="004951F7" w:rsidRPr="00E21647" w:rsidRDefault="004951F7" w:rsidP="004951F7">
            <w:pPr>
              <w:tabs>
                <w:tab w:val="decimal" w:pos="1024"/>
              </w:tabs>
              <w:spacing w:line="240" w:lineRule="atLeast"/>
              <w:ind w:right="-108"/>
              <w:rPr>
                <w:rFonts w:cs="Times New Roman"/>
                <w:b/>
                <w:bCs/>
                <w:color w:val="000000"/>
                <w:szCs w:val="22"/>
              </w:rPr>
            </w:pPr>
            <w:r>
              <w:rPr>
                <w:rFonts w:cs="Times New Roman"/>
                <w:b/>
                <w:bCs/>
                <w:color w:val="000000"/>
                <w:szCs w:val="22"/>
              </w:rPr>
              <w:t>4,166,866</w:t>
            </w:r>
          </w:p>
        </w:tc>
        <w:tc>
          <w:tcPr>
            <w:tcW w:w="236" w:type="dxa"/>
          </w:tcPr>
          <w:p w14:paraId="1CC392BA" w14:textId="77777777" w:rsidR="004951F7" w:rsidRPr="00E21647" w:rsidRDefault="004951F7" w:rsidP="004951F7">
            <w:pPr>
              <w:tabs>
                <w:tab w:val="decimal" w:pos="930"/>
              </w:tabs>
              <w:spacing w:line="240" w:lineRule="atLeast"/>
              <w:jc w:val="right"/>
              <w:rPr>
                <w:rFonts w:cs="Times New Roman"/>
                <w:b/>
                <w:bCs/>
                <w:color w:val="000000"/>
                <w:szCs w:val="22"/>
              </w:rPr>
            </w:pPr>
          </w:p>
        </w:tc>
        <w:tc>
          <w:tcPr>
            <w:tcW w:w="1294" w:type="dxa"/>
            <w:tcBorders>
              <w:top w:val="single" w:sz="4" w:space="0" w:color="auto"/>
              <w:bottom w:val="double" w:sz="4" w:space="0" w:color="auto"/>
            </w:tcBorders>
          </w:tcPr>
          <w:p w14:paraId="15E09B40" w14:textId="7039B204" w:rsidR="004951F7" w:rsidRPr="00E21647" w:rsidRDefault="004951F7" w:rsidP="004951F7">
            <w:pPr>
              <w:tabs>
                <w:tab w:val="decimal" w:pos="1074"/>
              </w:tabs>
              <w:spacing w:line="240" w:lineRule="atLeast"/>
              <w:ind w:right="-108"/>
              <w:rPr>
                <w:rFonts w:cs="Times New Roman"/>
                <w:b/>
                <w:bCs/>
                <w:color w:val="000000"/>
                <w:szCs w:val="22"/>
              </w:rPr>
            </w:pPr>
            <w:r>
              <w:rPr>
                <w:rFonts w:cs="Times New Roman"/>
                <w:b/>
                <w:bCs/>
                <w:color w:val="000000"/>
                <w:szCs w:val="22"/>
              </w:rPr>
              <w:t>4,794,318</w:t>
            </w:r>
          </w:p>
        </w:tc>
        <w:tc>
          <w:tcPr>
            <w:tcW w:w="267" w:type="dxa"/>
          </w:tcPr>
          <w:p w14:paraId="64B0AA22" w14:textId="77777777" w:rsidR="004951F7" w:rsidRPr="00E21647" w:rsidRDefault="004951F7" w:rsidP="004951F7">
            <w:pPr>
              <w:tabs>
                <w:tab w:val="decimal" w:pos="930"/>
              </w:tabs>
              <w:spacing w:line="240" w:lineRule="atLeast"/>
              <w:jc w:val="right"/>
              <w:rPr>
                <w:rFonts w:cs="Times New Roman"/>
                <w:b/>
                <w:bCs/>
                <w:color w:val="000000"/>
                <w:szCs w:val="22"/>
              </w:rPr>
            </w:pPr>
          </w:p>
        </w:tc>
        <w:tc>
          <w:tcPr>
            <w:tcW w:w="1263" w:type="dxa"/>
            <w:tcBorders>
              <w:top w:val="single" w:sz="4" w:space="0" w:color="auto"/>
              <w:bottom w:val="double" w:sz="4" w:space="0" w:color="auto"/>
            </w:tcBorders>
          </w:tcPr>
          <w:p w14:paraId="687BC9EB" w14:textId="5FCAE485" w:rsidR="004951F7" w:rsidRPr="00E21647" w:rsidRDefault="004951F7" w:rsidP="004951F7">
            <w:pPr>
              <w:tabs>
                <w:tab w:val="decimal" w:pos="1049"/>
              </w:tabs>
              <w:spacing w:line="240" w:lineRule="atLeast"/>
              <w:ind w:right="-108"/>
              <w:rPr>
                <w:rFonts w:cs="Times New Roman"/>
                <w:b/>
                <w:bCs/>
                <w:color w:val="000000"/>
                <w:szCs w:val="22"/>
              </w:rPr>
            </w:pPr>
            <w:r>
              <w:rPr>
                <w:rFonts w:cs="Times New Roman"/>
                <w:b/>
                <w:bCs/>
                <w:color w:val="000000"/>
                <w:szCs w:val="22"/>
              </w:rPr>
              <w:t>4,146,254</w:t>
            </w:r>
          </w:p>
        </w:tc>
        <w:tc>
          <w:tcPr>
            <w:tcW w:w="267" w:type="dxa"/>
          </w:tcPr>
          <w:p w14:paraId="6FFE27F7" w14:textId="77777777" w:rsidR="004951F7" w:rsidRPr="00880EEB" w:rsidRDefault="004951F7" w:rsidP="004951F7">
            <w:pPr>
              <w:tabs>
                <w:tab w:val="decimal" w:pos="930"/>
              </w:tabs>
              <w:spacing w:line="240" w:lineRule="atLeast"/>
              <w:jc w:val="right"/>
              <w:rPr>
                <w:rFonts w:cs="Times New Roman"/>
                <w:b/>
                <w:bCs/>
                <w:color w:val="000000"/>
                <w:szCs w:val="22"/>
              </w:rPr>
            </w:pPr>
          </w:p>
        </w:tc>
        <w:tc>
          <w:tcPr>
            <w:tcW w:w="1263" w:type="dxa"/>
            <w:tcBorders>
              <w:top w:val="single" w:sz="4" w:space="0" w:color="auto"/>
              <w:bottom w:val="double" w:sz="4" w:space="0" w:color="auto"/>
            </w:tcBorders>
          </w:tcPr>
          <w:p w14:paraId="045028A5" w14:textId="653986A9" w:rsidR="004951F7" w:rsidRPr="009C1631" w:rsidRDefault="004951F7" w:rsidP="004951F7">
            <w:pPr>
              <w:tabs>
                <w:tab w:val="decimal" w:pos="1049"/>
              </w:tabs>
              <w:spacing w:line="240" w:lineRule="atLeast"/>
              <w:ind w:right="-108"/>
              <w:rPr>
                <w:rFonts w:cs="Times New Roman"/>
                <w:b/>
                <w:bCs/>
                <w:color w:val="000000"/>
                <w:szCs w:val="22"/>
              </w:rPr>
            </w:pPr>
            <w:r>
              <w:rPr>
                <w:rFonts w:cs="Times New Roman"/>
                <w:b/>
                <w:bCs/>
                <w:color w:val="000000"/>
                <w:szCs w:val="22"/>
              </w:rPr>
              <w:t>4,772,003</w:t>
            </w:r>
          </w:p>
        </w:tc>
      </w:tr>
    </w:tbl>
    <w:p w14:paraId="2A0F6B6E" w14:textId="25E90C73" w:rsidR="00C36CB8" w:rsidRDefault="00C36CB8" w:rsidP="00827057">
      <w:pPr>
        <w:tabs>
          <w:tab w:val="left" w:pos="540"/>
          <w:tab w:val="left" w:pos="1170"/>
          <w:tab w:val="right" w:pos="9360"/>
        </w:tabs>
        <w:spacing w:line="240" w:lineRule="atLeast"/>
        <w:ind w:left="540" w:right="9"/>
        <w:jc w:val="both"/>
        <w:rPr>
          <w:rFonts w:cs="Times New Roman"/>
          <w:szCs w:val="22"/>
          <w:shd w:val="clear" w:color="auto" w:fill="FFFFFF"/>
        </w:rPr>
      </w:pPr>
    </w:p>
    <w:p w14:paraId="4CA1F720" w14:textId="7593D2ED" w:rsidR="002B7133" w:rsidRPr="0012708E" w:rsidRDefault="00DD7875" w:rsidP="009C34CB">
      <w:pPr>
        <w:pStyle w:val="Heading1"/>
        <w:numPr>
          <w:ilvl w:val="0"/>
          <w:numId w:val="0"/>
        </w:numPr>
        <w:tabs>
          <w:tab w:val="left" w:pos="5245"/>
          <w:tab w:val="left" w:pos="8364"/>
        </w:tabs>
        <w:spacing w:before="0" w:after="0" w:line="240" w:lineRule="atLeast"/>
        <w:ind w:left="540" w:hanging="540"/>
        <w:rPr>
          <w:rFonts w:cs="Times New Roman"/>
          <w:i w:val="0"/>
          <w:iCs/>
          <w:szCs w:val="24"/>
        </w:rPr>
      </w:pPr>
      <w:r w:rsidRPr="0012708E">
        <w:rPr>
          <w:rFonts w:cs="Times New Roman"/>
          <w:i w:val="0"/>
          <w:iCs/>
          <w:szCs w:val="24"/>
        </w:rPr>
        <w:t>3</w:t>
      </w:r>
      <w:r w:rsidR="00B36B82">
        <w:rPr>
          <w:rFonts w:cs="Times New Roman"/>
          <w:i w:val="0"/>
          <w:iCs/>
          <w:szCs w:val="24"/>
        </w:rPr>
        <w:t>1</w:t>
      </w:r>
      <w:r w:rsidR="00F85F2D" w:rsidRPr="0012708E">
        <w:rPr>
          <w:rFonts w:cs="Times New Roman"/>
          <w:i w:val="0"/>
          <w:iCs/>
          <w:szCs w:val="24"/>
        </w:rPr>
        <w:tab/>
      </w:r>
      <w:r w:rsidR="00B3056F" w:rsidRPr="0012708E">
        <w:rPr>
          <w:rFonts w:cs="Times New Roman"/>
          <w:i w:val="0"/>
          <w:iCs/>
          <w:szCs w:val="24"/>
        </w:rPr>
        <w:t>Related parties</w:t>
      </w:r>
    </w:p>
    <w:p w14:paraId="10B16365" w14:textId="77777777" w:rsidR="002D5EE9" w:rsidRDefault="002D5EE9" w:rsidP="009678A8">
      <w:pPr>
        <w:ind w:left="540"/>
        <w:jc w:val="both"/>
        <w:rPr>
          <w:rFonts w:cs="Times New Roman"/>
        </w:rPr>
      </w:pPr>
    </w:p>
    <w:p w14:paraId="1896AF5E" w14:textId="36F6D620" w:rsidR="00C07EB3" w:rsidRPr="0012708E" w:rsidRDefault="0070080D" w:rsidP="009C34CB">
      <w:pPr>
        <w:ind w:left="540"/>
        <w:jc w:val="both"/>
        <w:rPr>
          <w:rFonts w:cs="Times New Roman"/>
        </w:rPr>
      </w:pPr>
      <w:r w:rsidRPr="0012708E">
        <w:rPr>
          <w:rFonts w:cs="Times New Roman"/>
        </w:rPr>
        <w:t>Relationships with</w:t>
      </w:r>
      <w:r w:rsidR="00D84739">
        <w:rPr>
          <w:rFonts w:cs="Times New Roman"/>
        </w:rPr>
        <w:t xml:space="preserve"> the parent of the Group</w:t>
      </w:r>
      <w:r w:rsidR="00153D99">
        <w:rPr>
          <w:rFonts w:cs="Times New Roman"/>
        </w:rPr>
        <w:t>, the ultimate parent of the Group</w:t>
      </w:r>
      <w:r w:rsidR="00EF3DAA">
        <w:rPr>
          <w:rFonts w:cs="Times New Roman"/>
        </w:rPr>
        <w:t>, and</w:t>
      </w:r>
      <w:r w:rsidRPr="0012708E">
        <w:rPr>
          <w:rFonts w:cs="Times New Roman"/>
        </w:rPr>
        <w:t xml:space="preserve"> subsidiary are describ</w:t>
      </w:r>
      <w:r w:rsidR="00313DF1" w:rsidRPr="0012708E">
        <w:rPr>
          <w:rFonts w:cs="Times New Roman"/>
        </w:rPr>
        <w:t xml:space="preserve">ed in </w:t>
      </w:r>
      <w:r w:rsidR="00120D23" w:rsidRPr="0012708E">
        <w:rPr>
          <w:rFonts w:cs="Times New Roman"/>
        </w:rPr>
        <w:t>n</w:t>
      </w:r>
      <w:r w:rsidRPr="0012708E">
        <w:rPr>
          <w:rFonts w:cs="Times New Roman"/>
        </w:rPr>
        <w:t>ote</w:t>
      </w:r>
      <w:r w:rsidR="003B6593">
        <w:rPr>
          <w:rFonts w:cs="Times New Roman"/>
        </w:rPr>
        <w:t xml:space="preserve"> 1 and</w:t>
      </w:r>
      <w:r w:rsidRPr="0012708E">
        <w:rPr>
          <w:rFonts w:cs="Times New Roman"/>
        </w:rPr>
        <w:t xml:space="preserve"> </w:t>
      </w:r>
      <w:r w:rsidR="00421928" w:rsidRPr="0012708E">
        <w:rPr>
          <w:rFonts w:cs="Times New Roman"/>
        </w:rPr>
        <w:t>1</w:t>
      </w:r>
      <w:r w:rsidR="00205BA3">
        <w:rPr>
          <w:rFonts w:cs="Times New Roman"/>
        </w:rPr>
        <w:t>1</w:t>
      </w:r>
      <w:r w:rsidRPr="0012708E">
        <w:rPr>
          <w:rFonts w:cs="Times New Roman"/>
        </w:rPr>
        <w:t xml:space="preserve">. </w:t>
      </w:r>
      <w:r w:rsidR="009C34CB" w:rsidRPr="0012708E">
        <w:rPr>
          <w:rFonts w:cs="Times New Roman"/>
        </w:rPr>
        <w:t>O</w:t>
      </w:r>
      <w:r w:rsidR="00187073" w:rsidRPr="0012708E">
        <w:rPr>
          <w:rFonts w:cs="Times New Roman"/>
        </w:rPr>
        <w:t xml:space="preserve">ther </w:t>
      </w:r>
      <w:r w:rsidR="00C07EB3" w:rsidRPr="0012708E">
        <w:rPr>
          <w:rFonts w:cs="Times New Roman"/>
        </w:rPr>
        <w:t>related parties</w:t>
      </w:r>
      <w:r w:rsidR="009C34CB" w:rsidRPr="0012708E">
        <w:rPr>
          <w:rFonts w:cs="Times New Roman"/>
        </w:rPr>
        <w:t xml:space="preserve"> </w:t>
      </w:r>
      <w:r w:rsidR="00D23AAA">
        <w:rPr>
          <w:rFonts w:cs="Times New Roman"/>
        </w:rPr>
        <w:t>which</w:t>
      </w:r>
      <w:r w:rsidR="00D23AAA" w:rsidRPr="0012708E">
        <w:rPr>
          <w:rFonts w:cs="Times New Roman"/>
        </w:rPr>
        <w:t xml:space="preserve"> </w:t>
      </w:r>
      <w:r w:rsidR="009C34CB" w:rsidRPr="0012708E">
        <w:rPr>
          <w:rFonts w:cs="Times New Roman"/>
        </w:rPr>
        <w:t>the Group had</w:t>
      </w:r>
      <w:r w:rsidR="003E0675" w:rsidRPr="0012708E">
        <w:rPr>
          <w:rFonts w:cs="Times New Roman"/>
        </w:rPr>
        <w:t xml:space="preserve"> </w:t>
      </w:r>
      <w:r w:rsidR="009C34CB" w:rsidRPr="0012708E">
        <w:rPr>
          <w:rFonts w:cs="Times New Roman"/>
        </w:rPr>
        <w:t xml:space="preserve">significant transactions with during the </w:t>
      </w:r>
      <w:r w:rsidR="009B2976">
        <w:rPr>
          <w:rFonts w:cs="Times New Roman"/>
        </w:rPr>
        <w:t>period</w:t>
      </w:r>
      <w:r w:rsidR="009C1631" w:rsidRPr="0012708E">
        <w:rPr>
          <w:rFonts w:cs="Times New Roman"/>
        </w:rPr>
        <w:t xml:space="preserve"> </w:t>
      </w:r>
      <w:r w:rsidR="00C07EB3" w:rsidRPr="0012708E">
        <w:rPr>
          <w:rFonts w:cs="Times New Roman"/>
        </w:rPr>
        <w:t>were as follows:</w:t>
      </w:r>
    </w:p>
    <w:p w14:paraId="14BB34CB" w14:textId="25BB62E9" w:rsidR="009C1631" w:rsidRDefault="009C1631" w:rsidP="003A68D6">
      <w:pPr>
        <w:ind w:left="540"/>
        <w:jc w:val="both"/>
        <w:rPr>
          <w:rFonts w:cs="Times New Roman"/>
        </w:rPr>
      </w:pPr>
    </w:p>
    <w:tbl>
      <w:tblPr>
        <w:tblW w:w="9459" w:type="dxa"/>
        <w:tblInd w:w="450" w:type="dxa"/>
        <w:tblLayout w:type="fixed"/>
        <w:tblLook w:val="01E0" w:firstRow="1" w:lastRow="1" w:firstColumn="1" w:lastColumn="1" w:noHBand="0" w:noVBand="0"/>
      </w:tblPr>
      <w:tblGrid>
        <w:gridCol w:w="3330"/>
        <w:gridCol w:w="1440"/>
        <w:gridCol w:w="4689"/>
      </w:tblGrid>
      <w:tr w:rsidR="004C490F" w:rsidRPr="00AB5DFA" w14:paraId="683C275A" w14:textId="77777777" w:rsidTr="00080F43">
        <w:trPr>
          <w:tblHeader/>
        </w:trPr>
        <w:tc>
          <w:tcPr>
            <w:tcW w:w="3330" w:type="dxa"/>
          </w:tcPr>
          <w:p w14:paraId="76A5CD57" w14:textId="77777777" w:rsidR="004C490F" w:rsidRPr="00AB5DFA" w:rsidRDefault="004C490F" w:rsidP="00080F43">
            <w:pPr>
              <w:pStyle w:val="block"/>
              <w:tabs>
                <w:tab w:val="decimal" w:pos="765"/>
              </w:tabs>
              <w:spacing w:after="0" w:line="240" w:lineRule="atLeast"/>
              <w:ind w:left="-18"/>
              <w:jc w:val="center"/>
              <w:rPr>
                <w:rFonts w:cs="Times New Roman"/>
                <w:b/>
                <w:bCs/>
                <w:szCs w:val="22"/>
                <w:lang w:val="en-GB"/>
              </w:rPr>
            </w:pPr>
          </w:p>
          <w:p w14:paraId="51C37804" w14:textId="77777777" w:rsidR="004C490F" w:rsidRPr="00AB5DFA" w:rsidRDefault="004C490F" w:rsidP="00080F43">
            <w:pPr>
              <w:pStyle w:val="block"/>
              <w:tabs>
                <w:tab w:val="decimal" w:pos="765"/>
              </w:tabs>
              <w:spacing w:after="0" w:line="240" w:lineRule="atLeast"/>
              <w:ind w:left="-18"/>
              <w:jc w:val="center"/>
              <w:rPr>
                <w:rFonts w:cs="Times New Roman"/>
                <w:b/>
                <w:bCs/>
                <w:szCs w:val="22"/>
                <w:lang w:val="en-GB"/>
              </w:rPr>
            </w:pPr>
            <w:r w:rsidRPr="00AB5DFA">
              <w:rPr>
                <w:rFonts w:cs="Times New Roman"/>
                <w:b/>
                <w:bCs/>
                <w:szCs w:val="22"/>
                <w:lang w:val="en-GB"/>
              </w:rPr>
              <w:t>Name of entities</w:t>
            </w:r>
          </w:p>
        </w:tc>
        <w:tc>
          <w:tcPr>
            <w:tcW w:w="1440" w:type="dxa"/>
          </w:tcPr>
          <w:p w14:paraId="52E02391" w14:textId="40E6E455" w:rsidR="004C490F" w:rsidRPr="00AB5DFA" w:rsidRDefault="004C490F" w:rsidP="00080F43">
            <w:pPr>
              <w:pStyle w:val="block"/>
              <w:tabs>
                <w:tab w:val="decimal" w:pos="765"/>
              </w:tabs>
              <w:spacing w:after="0" w:line="240" w:lineRule="atLeast"/>
              <w:ind w:left="-110" w:right="-108"/>
              <w:jc w:val="center"/>
              <w:rPr>
                <w:rFonts w:cs="Times New Roman"/>
                <w:b/>
                <w:bCs/>
                <w:szCs w:val="22"/>
                <w:lang w:val="en-GB"/>
              </w:rPr>
            </w:pPr>
            <w:r w:rsidRPr="00AB5DFA">
              <w:rPr>
                <w:rFonts w:cs="Times New Roman"/>
                <w:b/>
                <w:bCs/>
                <w:szCs w:val="22"/>
                <w:lang w:val="en-GB"/>
              </w:rPr>
              <w:t>Country of incorporation</w:t>
            </w:r>
            <w:r w:rsidR="008B3123">
              <w:rPr>
                <w:rFonts w:cs="Times New Roman"/>
                <w:b/>
                <w:bCs/>
                <w:szCs w:val="22"/>
                <w:lang w:val="en-GB"/>
              </w:rPr>
              <w:t xml:space="preserve"> / nationality</w:t>
            </w:r>
          </w:p>
        </w:tc>
        <w:tc>
          <w:tcPr>
            <w:tcW w:w="4689" w:type="dxa"/>
          </w:tcPr>
          <w:p w14:paraId="4526CE56" w14:textId="77777777" w:rsidR="004C490F" w:rsidRPr="00AB5DFA" w:rsidRDefault="004C490F" w:rsidP="00080F43">
            <w:pPr>
              <w:pStyle w:val="block"/>
              <w:tabs>
                <w:tab w:val="decimal" w:pos="765"/>
              </w:tabs>
              <w:spacing w:after="0" w:line="240" w:lineRule="atLeast"/>
              <w:ind w:left="0"/>
              <w:jc w:val="thaiDistribute"/>
              <w:rPr>
                <w:rFonts w:cs="Times New Roman"/>
                <w:b/>
                <w:bCs/>
                <w:szCs w:val="22"/>
                <w:lang w:val="en-GB"/>
              </w:rPr>
            </w:pPr>
          </w:p>
          <w:p w14:paraId="7CC68DD5" w14:textId="77777777" w:rsidR="004C490F" w:rsidRPr="00AB5DFA" w:rsidRDefault="004C490F" w:rsidP="00080F43">
            <w:pPr>
              <w:pStyle w:val="block"/>
              <w:spacing w:after="0" w:line="240" w:lineRule="atLeast"/>
              <w:ind w:left="0"/>
              <w:jc w:val="center"/>
              <w:rPr>
                <w:rFonts w:cs="Times New Roman"/>
                <w:b/>
                <w:bCs/>
                <w:szCs w:val="22"/>
                <w:lang w:val="en-GB"/>
              </w:rPr>
            </w:pPr>
            <w:r w:rsidRPr="00AB5DFA">
              <w:rPr>
                <w:rFonts w:cs="Times New Roman"/>
                <w:b/>
                <w:bCs/>
                <w:szCs w:val="22"/>
                <w:lang w:val="en-GB"/>
              </w:rPr>
              <w:t>Nature of relationship</w:t>
            </w:r>
          </w:p>
        </w:tc>
      </w:tr>
      <w:tr w:rsidR="004C490F" w:rsidRPr="00AB5DFA" w14:paraId="75B39839" w14:textId="77777777" w:rsidTr="00080F43">
        <w:tc>
          <w:tcPr>
            <w:tcW w:w="3330" w:type="dxa"/>
          </w:tcPr>
          <w:p w14:paraId="2D58F43C" w14:textId="77777777" w:rsidR="00B0753B" w:rsidRPr="005C2960" w:rsidRDefault="00B0753B" w:rsidP="00B0753B">
            <w:pPr>
              <w:spacing w:line="240" w:lineRule="atLeast"/>
              <w:ind w:left="246" w:hanging="246"/>
              <w:rPr>
                <w:rFonts w:cs="Times New Roman"/>
                <w:szCs w:val="22"/>
              </w:rPr>
            </w:pPr>
            <w:bookmarkStart w:id="9" w:name="_Hlk111824483"/>
            <w:r w:rsidRPr="005C2960">
              <w:rPr>
                <w:rFonts w:cs="Times New Roman"/>
                <w:szCs w:val="22"/>
              </w:rPr>
              <w:t xml:space="preserve">Key management personnel </w:t>
            </w:r>
          </w:p>
          <w:bookmarkEnd w:id="9"/>
          <w:p w14:paraId="4C49D4E1" w14:textId="0E9FE213" w:rsidR="004C490F" w:rsidRPr="005C2960" w:rsidRDefault="004C490F" w:rsidP="00080F43">
            <w:pPr>
              <w:tabs>
                <w:tab w:val="left" w:pos="993"/>
              </w:tabs>
              <w:spacing w:line="240" w:lineRule="atLeast"/>
              <w:ind w:left="246" w:hanging="246"/>
              <w:rPr>
                <w:rFonts w:cs="Times New Roman"/>
                <w:szCs w:val="22"/>
              </w:rPr>
            </w:pPr>
          </w:p>
        </w:tc>
        <w:tc>
          <w:tcPr>
            <w:tcW w:w="1440" w:type="dxa"/>
          </w:tcPr>
          <w:p w14:paraId="4E9DB45F" w14:textId="77777777" w:rsidR="00B0753B" w:rsidRPr="005C2960" w:rsidRDefault="00B0753B" w:rsidP="00B0753B">
            <w:pPr>
              <w:spacing w:line="240" w:lineRule="atLeast"/>
              <w:ind w:left="-18" w:right="-108"/>
              <w:jc w:val="center"/>
              <w:rPr>
                <w:rFonts w:cs="Times New Roman"/>
                <w:szCs w:val="22"/>
              </w:rPr>
            </w:pPr>
            <w:r w:rsidRPr="005C2960">
              <w:rPr>
                <w:rFonts w:cs="Times New Roman"/>
                <w:szCs w:val="22"/>
              </w:rPr>
              <w:t>Thai and other nationalities</w:t>
            </w:r>
          </w:p>
          <w:p w14:paraId="6C81BE8B" w14:textId="77777777" w:rsidR="00B0753B" w:rsidRPr="005C2960" w:rsidRDefault="00B0753B" w:rsidP="00080F43">
            <w:pPr>
              <w:pStyle w:val="block"/>
              <w:spacing w:after="0" w:line="240" w:lineRule="atLeast"/>
              <w:ind w:left="-18" w:right="-108"/>
              <w:jc w:val="center"/>
              <w:rPr>
                <w:rFonts w:cstheme="minorBidi"/>
                <w:szCs w:val="28"/>
                <w:lang w:val="en-GB" w:bidi="th-TH"/>
              </w:rPr>
            </w:pPr>
          </w:p>
          <w:p w14:paraId="47788924" w14:textId="001D496F" w:rsidR="004C490F" w:rsidRPr="005C2960" w:rsidRDefault="004C490F" w:rsidP="00080F43">
            <w:pPr>
              <w:pStyle w:val="block"/>
              <w:spacing w:after="0" w:line="240" w:lineRule="atLeast"/>
              <w:ind w:left="-18" w:right="-108"/>
              <w:jc w:val="center"/>
              <w:rPr>
                <w:rFonts w:cs="Times New Roman"/>
                <w:szCs w:val="22"/>
                <w:lang w:val="en-GB"/>
              </w:rPr>
            </w:pPr>
          </w:p>
        </w:tc>
        <w:tc>
          <w:tcPr>
            <w:tcW w:w="4689" w:type="dxa"/>
          </w:tcPr>
          <w:p w14:paraId="7631F5E7" w14:textId="054E38AF" w:rsidR="004C490F" w:rsidRPr="005C2960" w:rsidRDefault="00B0753B" w:rsidP="00AA6956">
            <w:pPr>
              <w:pStyle w:val="block"/>
              <w:spacing w:after="0" w:line="240" w:lineRule="atLeast"/>
              <w:ind w:left="156" w:right="-18" w:hanging="156"/>
              <w:jc w:val="both"/>
              <w:rPr>
                <w:rFonts w:cs="Times New Roman"/>
                <w:szCs w:val="22"/>
                <w:lang w:val="en-GB"/>
              </w:rPr>
            </w:pPr>
            <w:r w:rsidRPr="005C2960">
              <w:rPr>
                <w:rFonts w:cs="Times New Roman"/>
                <w:szCs w:val="22"/>
              </w:rPr>
              <w:t xml:space="preserve">Persons having authority and responsibility for planning, directing and controlling the activities of the </w:t>
            </w:r>
            <w:r w:rsidR="008B3123">
              <w:rPr>
                <w:rFonts w:cs="Times New Roman"/>
                <w:szCs w:val="22"/>
              </w:rPr>
              <w:t>Bank</w:t>
            </w:r>
            <w:r w:rsidRPr="005C2960">
              <w:rPr>
                <w:rFonts w:cs="Times New Roman"/>
                <w:szCs w:val="22"/>
              </w:rPr>
              <w:t>, directly or indirectly, including any director (whether executive or otherwise) of the Bank and its subsidiary</w:t>
            </w:r>
          </w:p>
        </w:tc>
      </w:tr>
      <w:tr w:rsidR="005C2960" w:rsidRPr="00AB5DFA" w14:paraId="0862C0F0" w14:textId="77777777" w:rsidTr="00AA6956">
        <w:tc>
          <w:tcPr>
            <w:tcW w:w="3330" w:type="dxa"/>
          </w:tcPr>
          <w:p w14:paraId="23323636" w14:textId="7202914F" w:rsidR="005C2960" w:rsidRPr="003961DC" w:rsidRDefault="005C2960" w:rsidP="00B0753B">
            <w:pPr>
              <w:spacing w:line="240" w:lineRule="atLeast"/>
              <w:ind w:left="246" w:hanging="246"/>
              <w:rPr>
                <w:rFonts w:cs="Times New Roman"/>
                <w:szCs w:val="22"/>
                <w:highlight w:val="yellow"/>
              </w:rPr>
            </w:pPr>
            <w:r w:rsidRPr="00AB5DFA">
              <w:rPr>
                <w:rFonts w:cs="Times New Roman"/>
                <w:szCs w:val="22"/>
              </w:rPr>
              <w:t xml:space="preserve">Thai Life Insurance Public </w:t>
            </w:r>
            <w:r w:rsidRPr="00AB5DFA">
              <w:rPr>
                <w:rFonts w:cs="Times New Roman"/>
                <w:szCs w:val="22"/>
              </w:rPr>
              <w:br/>
              <w:t>Company Limited</w:t>
            </w:r>
          </w:p>
        </w:tc>
        <w:tc>
          <w:tcPr>
            <w:tcW w:w="1440" w:type="dxa"/>
            <w:vAlign w:val="bottom"/>
          </w:tcPr>
          <w:p w14:paraId="585681D2" w14:textId="0790E773" w:rsidR="005C2960" w:rsidRPr="003961DC" w:rsidRDefault="005C2960">
            <w:pPr>
              <w:spacing w:line="240" w:lineRule="atLeast"/>
              <w:ind w:left="-18" w:right="-108"/>
              <w:jc w:val="center"/>
              <w:rPr>
                <w:rFonts w:cs="Times New Roman"/>
                <w:szCs w:val="22"/>
                <w:highlight w:val="yellow"/>
              </w:rPr>
            </w:pPr>
            <w:r w:rsidRPr="00AB5DFA">
              <w:rPr>
                <w:rFonts w:cs="Times New Roman"/>
                <w:szCs w:val="22"/>
              </w:rPr>
              <w:t>Thailand</w:t>
            </w:r>
          </w:p>
        </w:tc>
        <w:tc>
          <w:tcPr>
            <w:tcW w:w="4689" w:type="dxa"/>
            <w:vAlign w:val="bottom"/>
          </w:tcPr>
          <w:p w14:paraId="09BF3BB8" w14:textId="4ACB7777" w:rsidR="005C2960" w:rsidRPr="003961DC" w:rsidRDefault="005C2960" w:rsidP="00AA6956">
            <w:pPr>
              <w:pStyle w:val="block"/>
              <w:spacing w:after="0" w:line="240" w:lineRule="atLeast"/>
              <w:ind w:left="162" w:right="-18" w:hanging="162"/>
              <w:rPr>
                <w:rFonts w:cs="Times New Roman"/>
                <w:szCs w:val="22"/>
                <w:highlight w:val="yellow"/>
                <w:lang w:val="en-GB"/>
              </w:rPr>
            </w:pPr>
            <w:r w:rsidRPr="00D95F59">
              <w:rPr>
                <w:rFonts w:cs="Times New Roman"/>
                <w:szCs w:val="22"/>
                <w:lang w:val="en-GB"/>
              </w:rPr>
              <w:t>Entity in the same group</w:t>
            </w:r>
          </w:p>
        </w:tc>
      </w:tr>
      <w:tr w:rsidR="004C490F" w:rsidRPr="00AB5DFA" w14:paraId="0A82C7E0" w14:textId="77777777" w:rsidTr="00080F43">
        <w:tc>
          <w:tcPr>
            <w:tcW w:w="3330" w:type="dxa"/>
          </w:tcPr>
          <w:p w14:paraId="625185CB" w14:textId="77777777" w:rsidR="004C490F" w:rsidRPr="00AB5DFA" w:rsidRDefault="004C490F" w:rsidP="00080F43">
            <w:pPr>
              <w:tabs>
                <w:tab w:val="left" w:pos="993"/>
              </w:tabs>
              <w:spacing w:line="240" w:lineRule="atLeast"/>
              <w:ind w:left="246" w:hanging="246"/>
              <w:rPr>
                <w:rFonts w:cs="Times New Roman"/>
                <w:szCs w:val="22"/>
              </w:rPr>
            </w:pPr>
            <w:bookmarkStart w:id="10" w:name="_Hlk111824503"/>
            <w:r w:rsidRPr="00AB5DFA">
              <w:rPr>
                <w:rFonts w:cs="Times New Roman"/>
                <w:szCs w:val="22"/>
              </w:rPr>
              <w:t xml:space="preserve">Thai Health Insurance Public </w:t>
            </w:r>
            <w:r w:rsidRPr="00AB5DFA">
              <w:rPr>
                <w:rFonts w:cs="Times New Roman"/>
                <w:szCs w:val="22"/>
              </w:rPr>
              <w:br/>
              <w:t>Company Limited</w:t>
            </w:r>
          </w:p>
        </w:tc>
        <w:tc>
          <w:tcPr>
            <w:tcW w:w="1440" w:type="dxa"/>
            <w:vAlign w:val="bottom"/>
          </w:tcPr>
          <w:p w14:paraId="6C86B142"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064B1C21" w14:textId="1C028B2F"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w:t>
            </w:r>
          </w:p>
        </w:tc>
      </w:tr>
      <w:tr w:rsidR="004C490F" w:rsidRPr="00AB5DFA" w14:paraId="195C829F" w14:textId="77777777" w:rsidTr="00080F43">
        <w:tc>
          <w:tcPr>
            <w:tcW w:w="3330" w:type="dxa"/>
          </w:tcPr>
          <w:p w14:paraId="563AA474"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 xml:space="preserve">Thai Paiboon Insurance Public </w:t>
            </w:r>
            <w:r w:rsidRPr="00AB5DFA">
              <w:rPr>
                <w:rFonts w:cs="Times New Roman"/>
                <w:szCs w:val="22"/>
              </w:rPr>
              <w:br/>
              <w:t>Company Limited</w:t>
            </w:r>
          </w:p>
        </w:tc>
        <w:tc>
          <w:tcPr>
            <w:tcW w:w="1440" w:type="dxa"/>
            <w:vAlign w:val="bottom"/>
          </w:tcPr>
          <w:p w14:paraId="22C3EC4E"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514D30F8" w14:textId="758CFFF5"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w:t>
            </w:r>
          </w:p>
        </w:tc>
      </w:tr>
      <w:bookmarkEnd w:id="10"/>
      <w:tr w:rsidR="004C490F" w:rsidRPr="00AB5DFA" w14:paraId="77F90224" w14:textId="77777777" w:rsidTr="00080F43">
        <w:tc>
          <w:tcPr>
            <w:tcW w:w="3330" w:type="dxa"/>
          </w:tcPr>
          <w:p w14:paraId="0D0BD027"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Thai Asia Pacific Brewery Co., Ltd.</w:t>
            </w:r>
          </w:p>
        </w:tc>
        <w:tc>
          <w:tcPr>
            <w:tcW w:w="1440" w:type="dxa"/>
            <w:vAlign w:val="bottom"/>
          </w:tcPr>
          <w:p w14:paraId="193D1919"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57F89F02" w14:textId="48275A39"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w:t>
            </w:r>
          </w:p>
        </w:tc>
      </w:tr>
      <w:tr w:rsidR="004C490F" w:rsidRPr="00AB5DFA" w14:paraId="25C519E4" w14:textId="77777777" w:rsidTr="00080F43">
        <w:tc>
          <w:tcPr>
            <w:tcW w:w="3330" w:type="dxa"/>
          </w:tcPr>
          <w:p w14:paraId="26D406EE"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V. One Asset Co., Ltd.</w:t>
            </w:r>
          </w:p>
        </w:tc>
        <w:tc>
          <w:tcPr>
            <w:tcW w:w="1440" w:type="dxa"/>
          </w:tcPr>
          <w:p w14:paraId="2F1AA903"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2CD295AF" w14:textId="28BD180C"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5640EE9D" w14:textId="77777777" w:rsidTr="00080F43">
        <w:tc>
          <w:tcPr>
            <w:tcW w:w="3330" w:type="dxa"/>
          </w:tcPr>
          <w:p w14:paraId="157F05F7" w14:textId="77777777" w:rsidR="004C490F" w:rsidRPr="00AB5DFA" w:rsidRDefault="004C490F" w:rsidP="00080F43">
            <w:pPr>
              <w:tabs>
                <w:tab w:val="left" w:pos="993"/>
              </w:tabs>
              <w:spacing w:line="240" w:lineRule="atLeast"/>
              <w:ind w:left="246" w:hanging="246"/>
              <w:rPr>
                <w:rFonts w:cs="Times New Roman"/>
                <w:szCs w:val="22"/>
              </w:rPr>
            </w:pPr>
            <w:r w:rsidRPr="00AB5DFA">
              <w:rPr>
                <w:szCs w:val="22"/>
              </w:rPr>
              <w:t>V.C. Liquor Company Limited</w:t>
            </w:r>
          </w:p>
        </w:tc>
        <w:tc>
          <w:tcPr>
            <w:tcW w:w="1440" w:type="dxa"/>
          </w:tcPr>
          <w:p w14:paraId="451488CE"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3FD129E4" w14:textId="795047F1"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szCs w:val="22"/>
              </w:rPr>
              <w:t>Entity in the same group</w:t>
            </w:r>
          </w:p>
        </w:tc>
      </w:tr>
      <w:tr w:rsidR="004C490F" w:rsidRPr="00AB5DFA" w14:paraId="71AE66A7" w14:textId="77777777" w:rsidTr="00080F43">
        <w:tc>
          <w:tcPr>
            <w:tcW w:w="3330" w:type="dxa"/>
          </w:tcPr>
          <w:p w14:paraId="140ECE43" w14:textId="77777777" w:rsidR="004C490F" w:rsidRPr="00AB5DFA" w:rsidRDefault="004C490F" w:rsidP="00080F43">
            <w:pPr>
              <w:tabs>
                <w:tab w:val="left" w:pos="993"/>
              </w:tabs>
              <w:spacing w:line="240" w:lineRule="atLeast"/>
              <w:ind w:left="246" w:hanging="246"/>
              <w:rPr>
                <w:rFonts w:cs="Times New Roman"/>
                <w:szCs w:val="22"/>
              </w:rPr>
            </w:pPr>
            <w:r w:rsidRPr="00AB5DFA">
              <w:rPr>
                <w:szCs w:val="22"/>
              </w:rPr>
              <w:t>GLX Bangkok Company Limited</w:t>
            </w:r>
          </w:p>
        </w:tc>
        <w:tc>
          <w:tcPr>
            <w:tcW w:w="1440" w:type="dxa"/>
          </w:tcPr>
          <w:p w14:paraId="170B8FEC"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319D1153" w14:textId="17E4E29D"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szCs w:val="22"/>
              </w:rPr>
              <w:t>Entity in the same group</w:t>
            </w:r>
          </w:p>
        </w:tc>
      </w:tr>
      <w:tr w:rsidR="004C490F" w:rsidRPr="00AB5DFA" w14:paraId="2B6C3FA0" w14:textId="77777777" w:rsidTr="00080F43">
        <w:tc>
          <w:tcPr>
            <w:tcW w:w="3330" w:type="dxa"/>
          </w:tcPr>
          <w:p w14:paraId="4AA51C23"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 xml:space="preserve">T.C. Insurance Broker </w:t>
            </w:r>
            <w:r w:rsidRPr="00AB5DFA">
              <w:rPr>
                <w:szCs w:val="28"/>
                <w:lang w:val="en-US" w:bidi="th-TH"/>
              </w:rPr>
              <w:t xml:space="preserve">Service </w:t>
            </w:r>
            <w:r w:rsidRPr="00AB5DFA">
              <w:rPr>
                <w:rFonts w:cs="Times New Roman"/>
                <w:szCs w:val="22"/>
              </w:rPr>
              <w:t>Co., Ltd.</w:t>
            </w:r>
          </w:p>
        </w:tc>
        <w:tc>
          <w:tcPr>
            <w:tcW w:w="1440" w:type="dxa"/>
            <w:vAlign w:val="bottom"/>
          </w:tcPr>
          <w:p w14:paraId="3B355424"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vAlign w:val="bottom"/>
          </w:tcPr>
          <w:p w14:paraId="07E9B25D" w14:textId="42D65077" w:rsidR="004C490F" w:rsidRPr="00AB5DFA" w:rsidRDefault="004C490F" w:rsidP="00080F43">
            <w:pPr>
              <w:pStyle w:val="block"/>
              <w:spacing w:after="0" w:line="240" w:lineRule="atLeast"/>
              <w:ind w:left="162" w:right="-18" w:hanging="162"/>
              <w:rPr>
                <w:rFonts w:cs="Times New Roman"/>
                <w:szCs w:val="22"/>
                <w:lang w:val="en-GB"/>
              </w:rPr>
            </w:pPr>
            <w:r w:rsidRPr="00AB5DFA">
              <w:rPr>
                <w:rFonts w:cs="Times New Roman"/>
                <w:szCs w:val="22"/>
                <w:lang w:val="en-GB"/>
              </w:rPr>
              <w:t>Entity in the same group</w:t>
            </w:r>
          </w:p>
        </w:tc>
      </w:tr>
      <w:tr w:rsidR="004C490F" w:rsidRPr="00AB5DFA" w14:paraId="025F1A31" w14:textId="77777777" w:rsidTr="00080F43">
        <w:tc>
          <w:tcPr>
            <w:tcW w:w="3330" w:type="dxa"/>
          </w:tcPr>
          <w:p w14:paraId="72D1AC8C" w14:textId="77777777" w:rsidR="004C490F" w:rsidRPr="00AB5DFA" w:rsidRDefault="004C490F" w:rsidP="00080F43">
            <w:pPr>
              <w:tabs>
                <w:tab w:val="left" w:pos="993"/>
              </w:tabs>
              <w:spacing w:line="240" w:lineRule="atLeast"/>
              <w:ind w:left="246" w:hanging="246"/>
              <w:rPr>
                <w:rFonts w:cs="Times New Roman"/>
                <w:szCs w:val="22"/>
              </w:rPr>
            </w:pPr>
            <w:r w:rsidRPr="00AB5DFA">
              <w:rPr>
                <w:szCs w:val="22"/>
              </w:rPr>
              <w:t>T.A.B. Brokers Company Limited</w:t>
            </w:r>
          </w:p>
        </w:tc>
        <w:tc>
          <w:tcPr>
            <w:tcW w:w="1440" w:type="dxa"/>
          </w:tcPr>
          <w:p w14:paraId="70D56560"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459F1115" w14:textId="32D9BE3F"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szCs w:val="22"/>
              </w:rPr>
              <w:t>Entity in the same group</w:t>
            </w:r>
          </w:p>
        </w:tc>
      </w:tr>
      <w:tr w:rsidR="004C490F" w:rsidRPr="00AB5DFA" w14:paraId="181116EE" w14:textId="77777777" w:rsidTr="00080F43">
        <w:tc>
          <w:tcPr>
            <w:tcW w:w="3330" w:type="dxa"/>
          </w:tcPr>
          <w:p w14:paraId="157C68D3"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T A P Trading Co., Ltd.</w:t>
            </w:r>
          </w:p>
        </w:tc>
        <w:tc>
          <w:tcPr>
            <w:tcW w:w="1440" w:type="dxa"/>
          </w:tcPr>
          <w:p w14:paraId="60CE21C5"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5EF27F78" w14:textId="666448A2"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513A3180" w14:textId="77777777" w:rsidTr="00080F43">
        <w:tc>
          <w:tcPr>
            <w:tcW w:w="3330" w:type="dxa"/>
          </w:tcPr>
          <w:p w14:paraId="62A9775C"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Phetch Trading Co., Ltd.</w:t>
            </w:r>
          </w:p>
        </w:tc>
        <w:tc>
          <w:tcPr>
            <w:tcW w:w="1440" w:type="dxa"/>
          </w:tcPr>
          <w:p w14:paraId="1A54E887"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4669504B" w14:textId="30434F36"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6D9D01F3" w14:textId="77777777" w:rsidTr="00080F43">
        <w:tc>
          <w:tcPr>
            <w:tcW w:w="3330" w:type="dxa"/>
          </w:tcPr>
          <w:p w14:paraId="4089D6B0"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Thai Life. 52 Co., Ltd.</w:t>
            </w:r>
          </w:p>
        </w:tc>
        <w:tc>
          <w:tcPr>
            <w:tcW w:w="1440" w:type="dxa"/>
          </w:tcPr>
          <w:p w14:paraId="02FDF9F4"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646ABB36" w14:textId="214294B9"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0432DD69" w14:textId="77777777" w:rsidTr="00080F43">
        <w:tc>
          <w:tcPr>
            <w:tcW w:w="3330" w:type="dxa"/>
          </w:tcPr>
          <w:p w14:paraId="3B60B75F"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Yartsamphan Co., Ltd.</w:t>
            </w:r>
          </w:p>
        </w:tc>
        <w:tc>
          <w:tcPr>
            <w:tcW w:w="1440" w:type="dxa"/>
          </w:tcPr>
          <w:p w14:paraId="0867872A"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06B90CF6" w14:textId="12504956"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7CC5452D" w14:textId="77777777" w:rsidTr="00080F43">
        <w:tc>
          <w:tcPr>
            <w:tcW w:w="3330" w:type="dxa"/>
          </w:tcPr>
          <w:p w14:paraId="2E64C6C8"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Hotels and Resorts Co., Ltd.</w:t>
            </w:r>
          </w:p>
        </w:tc>
        <w:tc>
          <w:tcPr>
            <w:tcW w:w="1440" w:type="dxa"/>
          </w:tcPr>
          <w:p w14:paraId="6B2AC4FD"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62D4120C" w14:textId="2D1A30B3" w:rsidR="004C490F" w:rsidRPr="00AB5DFA" w:rsidRDefault="004C490F" w:rsidP="00080F43">
            <w:pPr>
              <w:pStyle w:val="block"/>
              <w:spacing w:after="0" w:line="240" w:lineRule="atLeast"/>
              <w:ind w:left="162" w:right="-18" w:hanging="162"/>
              <w:jc w:val="both"/>
              <w:rPr>
                <w:rFonts w:cs="Times New Roman"/>
                <w:szCs w:val="22"/>
                <w:lang w:val="en-GB"/>
              </w:rPr>
            </w:pPr>
            <w:r w:rsidRPr="00AB5DFA">
              <w:rPr>
                <w:rFonts w:cs="Times New Roman"/>
                <w:szCs w:val="22"/>
                <w:lang w:val="en-GB"/>
              </w:rPr>
              <w:t>Entity in the same group</w:t>
            </w:r>
          </w:p>
        </w:tc>
      </w:tr>
      <w:tr w:rsidR="004C490F" w:rsidRPr="00AB5DFA" w14:paraId="580D9095" w14:textId="77777777" w:rsidTr="00080F43">
        <w:tc>
          <w:tcPr>
            <w:tcW w:w="3330" w:type="dxa"/>
          </w:tcPr>
          <w:p w14:paraId="36FBC1FD" w14:textId="77777777" w:rsidR="004C490F" w:rsidRPr="00AB5DFA" w:rsidRDefault="004C490F" w:rsidP="00080F43">
            <w:pPr>
              <w:tabs>
                <w:tab w:val="left" w:pos="993"/>
              </w:tabs>
              <w:spacing w:line="240" w:lineRule="atLeast"/>
              <w:ind w:left="246" w:hanging="246"/>
              <w:rPr>
                <w:szCs w:val="22"/>
              </w:rPr>
            </w:pPr>
            <w:r w:rsidRPr="00AB5DFA">
              <w:rPr>
                <w:szCs w:val="28"/>
                <w:lang w:val="en-US" w:bidi="th-TH"/>
              </w:rPr>
              <w:t>T.L. Management Co., Ltd.</w:t>
            </w:r>
          </w:p>
        </w:tc>
        <w:tc>
          <w:tcPr>
            <w:tcW w:w="1440" w:type="dxa"/>
          </w:tcPr>
          <w:p w14:paraId="734DDD73" w14:textId="77777777" w:rsidR="004C490F" w:rsidRPr="00AB5DFA" w:rsidRDefault="004C490F" w:rsidP="00080F43">
            <w:pPr>
              <w:pStyle w:val="block"/>
              <w:spacing w:after="0" w:line="240" w:lineRule="atLeast"/>
              <w:ind w:left="-18" w:right="-108"/>
              <w:jc w:val="center"/>
              <w:rPr>
                <w:szCs w:val="22"/>
              </w:rPr>
            </w:pPr>
            <w:r w:rsidRPr="00AB5DFA">
              <w:rPr>
                <w:rFonts w:cs="Times New Roman"/>
                <w:szCs w:val="22"/>
                <w:lang w:val="en-GB"/>
              </w:rPr>
              <w:t>Thailand</w:t>
            </w:r>
          </w:p>
        </w:tc>
        <w:tc>
          <w:tcPr>
            <w:tcW w:w="4689" w:type="dxa"/>
          </w:tcPr>
          <w:p w14:paraId="0D357D1E" w14:textId="60CB0F4D" w:rsidR="004C490F" w:rsidRPr="00AB5DFA" w:rsidRDefault="004C490F" w:rsidP="00080F43">
            <w:pPr>
              <w:pStyle w:val="block"/>
              <w:spacing w:after="0" w:line="240" w:lineRule="atLeast"/>
              <w:ind w:left="162" w:right="-18" w:hanging="162"/>
              <w:jc w:val="both"/>
              <w:rPr>
                <w:szCs w:val="22"/>
              </w:rPr>
            </w:pPr>
            <w:r w:rsidRPr="00AB5DFA">
              <w:rPr>
                <w:rFonts w:cs="Times New Roman"/>
                <w:szCs w:val="22"/>
                <w:lang w:val="en-GB"/>
              </w:rPr>
              <w:t>Entity in the same group</w:t>
            </w:r>
          </w:p>
        </w:tc>
      </w:tr>
      <w:tr w:rsidR="004C490F" w:rsidRPr="00AB5DFA" w14:paraId="5E7AA2F0" w14:textId="77777777" w:rsidTr="00080F43">
        <w:tc>
          <w:tcPr>
            <w:tcW w:w="3330" w:type="dxa"/>
          </w:tcPr>
          <w:p w14:paraId="1B70962C" w14:textId="77777777" w:rsidR="004C490F" w:rsidRPr="00AB5DFA" w:rsidRDefault="004C490F" w:rsidP="00080F43">
            <w:pPr>
              <w:tabs>
                <w:tab w:val="left" w:pos="993"/>
              </w:tabs>
              <w:spacing w:line="240" w:lineRule="atLeast"/>
              <w:ind w:left="246" w:hanging="246"/>
              <w:rPr>
                <w:szCs w:val="22"/>
              </w:rPr>
            </w:pPr>
            <w:r w:rsidRPr="00AB5DFA">
              <w:rPr>
                <w:szCs w:val="22"/>
              </w:rPr>
              <w:t>Sub Sri Thai Public Company Limited</w:t>
            </w:r>
          </w:p>
        </w:tc>
        <w:tc>
          <w:tcPr>
            <w:tcW w:w="1440" w:type="dxa"/>
          </w:tcPr>
          <w:p w14:paraId="493DDAFE" w14:textId="77777777" w:rsidR="004C490F" w:rsidRPr="00AB5DFA" w:rsidRDefault="004C490F" w:rsidP="00080F43">
            <w:pPr>
              <w:pStyle w:val="block"/>
              <w:spacing w:after="0" w:line="240" w:lineRule="atLeast"/>
              <w:ind w:left="-18" w:right="-108"/>
              <w:jc w:val="center"/>
              <w:rPr>
                <w:szCs w:val="22"/>
              </w:rPr>
            </w:pPr>
            <w:r w:rsidRPr="00AB5DFA">
              <w:rPr>
                <w:szCs w:val="22"/>
              </w:rPr>
              <w:t>Thailand</w:t>
            </w:r>
          </w:p>
        </w:tc>
        <w:tc>
          <w:tcPr>
            <w:tcW w:w="4689" w:type="dxa"/>
          </w:tcPr>
          <w:p w14:paraId="65072746" w14:textId="77777777" w:rsidR="004C490F" w:rsidRPr="00AB5DFA" w:rsidRDefault="004C490F" w:rsidP="00080F43">
            <w:pPr>
              <w:pStyle w:val="block"/>
              <w:spacing w:after="0" w:line="240" w:lineRule="atLeast"/>
              <w:ind w:left="162" w:right="-18" w:hanging="162"/>
              <w:jc w:val="both"/>
              <w:rPr>
                <w:szCs w:val="22"/>
              </w:rPr>
            </w:pPr>
            <w:r w:rsidRPr="00AB5DFA">
              <w:rPr>
                <w:szCs w:val="22"/>
              </w:rPr>
              <w:t>Entity in which key management personnel or their close family members are major shareholders</w:t>
            </w:r>
          </w:p>
        </w:tc>
      </w:tr>
      <w:tr w:rsidR="004C490F" w:rsidRPr="00AB5DFA" w14:paraId="39D138EA" w14:textId="77777777" w:rsidTr="00080F43">
        <w:tc>
          <w:tcPr>
            <w:tcW w:w="3330" w:type="dxa"/>
          </w:tcPr>
          <w:p w14:paraId="21C9AA5B" w14:textId="77777777" w:rsidR="004C490F" w:rsidRPr="00AB5DFA" w:rsidRDefault="004C490F" w:rsidP="00080F43">
            <w:pPr>
              <w:tabs>
                <w:tab w:val="left" w:pos="993"/>
              </w:tabs>
              <w:spacing w:line="240" w:lineRule="atLeast"/>
              <w:ind w:left="246" w:hanging="246"/>
              <w:rPr>
                <w:szCs w:val="22"/>
              </w:rPr>
            </w:pPr>
            <w:r w:rsidRPr="00AB5DFA">
              <w:rPr>
                <w:szCs w:val="22"/>
              </w:rPr>
              <w:t>Jerdsee Company Limited</w:t>
            </w:r>
          </w:p>
        </w:tc>
        <w:tc>
          <w:tcPr>
            <w:tcW w:w="1440" w:type="dxa"/>
          </w:tcPr>
          <w:p w14:paraId="50991E61" w14:textId="77777777" w:rsidR="004C490F" w:rsidRPr="00AB5DFA" w:rsidRDefault="004C490F" w:rsidP="00080F43">
            <w:pPr>
              <w:pStyle w:val="block"/>
              <w:spacing w:after="0" w:line="240" w:lineRule="atLeast"/>
              <w:ind w:left="-18" w:right="-108"/>
              <w:jc w:val="center"/>
              <w:rPr>
                <w:szCs w:val="22"/>
              </w:rPr>
            </w:pPr>
            <w:r w:rsidRPr="00AB5DFA">
              <w:rPr>
                <w:szCs w:val="22"/>
              </w:rPr>
              <w:t>Thailand</w:t>
            </w:r>
          </w:p>
        </w:tc>
        <w:tc>
          <w:tcPr>
            <w:tcW w:w="4689" w:type="dxa"/>
          </w:tcPr>
          <w:p w14:paraId="1D2F475B" w14:textId="77777777" w:rsidR="004C490F" w:rsidRPr="00AB5DFA" w:rsidRDefault="004C490F" w:rsidP="00080F43">
            <w:pPr>
              <w:pStyle w:val="block"/>
              <w:spacing w:after="0" w:line="240" w:lineRule="atLeast"/>
              <w:ind w:left="162" w:right="-18" w:hanging="162"/>
              <w:jc w:val="both"/>
              <w:rPr>
                <w:szCs w:val="22"/>
              </w:rPr>
            </w:pPr>
            <w:r w:rsidRPr="00AB5DFA">
              <w:rPr>
                <w:szCs w:val="22"/>
              </w:rPr>
              <w:t xml:space="preserve">Entity in which key management personnel or their close family members are </w:t>
            </w:r>
            <w:r>
              <w:rPr>
                <w:szCs w:val="22"/>
              </w:rPr>
              <w:t>major shareholders</w:t>
            </w:r>
          </w:p>
        </w:tc>
      </w:tr>
      <w:tr w:rsidR="004C490F" w:rsidRPr="00AB5DFA" w14:paraId="5A3549AC" w14:textId="77777777" w:rsidTr="00080F43">
        <w:tc>
          <w:tcPr>
            <w:tcW w:w="3330" w:type="dxa"/>
          </w:tcPr>
          <w:p w14:paraId="2A812E18" w14:textId="77777777" w:rsidR="004C490F" w:rsidRPr="00AB5DFA" w:rsidRDefault="004C490F" w:rsidP="00080F43">
            <w:pPr>
              <w:tabs>
                <w:tab w:val="left" w:pos="993"/>
              </w:tabs>
              <w:spacing w:line="240" w:lineRule="atLeast"/>
              <w:ind w:left="246" w:hanging="246"/>
              <w:rPr>
                <w:szCs w:val="22"/>
              </w:rPr>
            </w:pPr>
            <w:r w:rsidRPr="00AB5DFA">
              <w:rPr>
                <w:rFonts w:cs="Times New Roman"/>
                <w:szCs w:val="22"/>
              </w:rPr>
              <w:t>V.73 Co., Ltd.</w:t>
            </w:r>
          </w:p>
        </w:tc>
        <w:tc>
          <w:tcPr>
            <w:tcW w:w="1440" w:type="dxa"/>
          </w:tcPr>
          <w:p w14:paraId="38D21454" w14:textId="77777777" w:rsidR="004C490F" w:rsidRPr="00AB5DFA" w:rsidRDefault="004C490F" w:rsidP="00080F43">
            <w:pPr>
              <w:pStyle w:val="block"/>
              <w:spacing w:after="0" w:line="240" w:lineRule="atLeast"/>
              <w:ind w:left="-18" w:right="-108"/>
              <w:jc w:val="center"/>
              <w:rPr>
                <w:szCs w:val="22"/>
              </w:rPr>
            </w:pPr>
            <w:r w:rsidRPr="00AB5DFA">
              <w:rPr>
                <w:rFonts w:cs="Times New Roman"/>
                <w:szCs w:val="22"/>
                <w:lang w:val="en-GB"/>
              </w:rPr>
              <w:t>Thailand</w:t>
            </w:r>
          </w:p>
        </w:tc>
        <w:tc>
          <w:tcPr>
            <w:tcW w:w="4689" w:type="dxa"/>
          </w:tcPr>
          <w:p w14:paraId="6E62AA89" w14:textId="77777777" w:rsidR="004C490F" w:rsidRPr="00AB5DFA" w:rsidRDefault="004C490F" w:rsidP="00080F43">
            <w:pPr>
              <w:pStyle w:val="block"/>
              <w:spacing w:after="0" w:line="240" w:lineRule="atLeast"/>
              <w:ind w:left="162" w:right="-18" w:hanging="162"/>
              <w:jc w:val="both"/>
              <w:rPr>
                <w:szCs w:val="22"/>
              </w:rPr>
            </w:pPr>
            <w:r w:rsidRPr="00AB5DFA">
              <w:rPr>
                <w:rFonts w:cs="Times New Roman"/>
                <w:szCs w:val="22"/>
                <w:lang w:val="en-GB"/>
              </w:rPr>
              <w:t>Entity in which key management personnel or their close family members are major shareholders</w:t>
            </w:r>
          </w:p>
        </w:tc>
      </w:tr>
      <w:tr w:rsidR="004C490F" w:rsidRPr="00AB5DFA" w14:paraId="3301D4B6" w14:textId="77777777" w:rsidTr="00080F43">
        <w:trPr>
          <w:trHeight w:val="407"/>
        </w:trPr>
        <w:tc>
          <w:tcPr>
            <w:tcW w:w="3330" w:type="dxa"/>
          </w:tcPr>
          <w:p w14:paraId="495827B9"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Mahaphol Apartment Co., Ltd.</w:t>
            </w:r>
          </w:p>
        </w:tc>
        <w:tc>
          <w:tcPr>
            <w:tcW w:w="1440" w:type="dxa"/>
          </w:tcPr>
          <w:p w14:paraId="55F8AEAF"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40525E8B"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4C490F" w:rsidRPr="00AB5DFA" w14:paraId="682577D4" w14:textId="77777777" w:rsidTr="00080F43">
        <w:tc>
          <w:tcPr>
            <w:tcW w:w="3330" w:type="dxa"/>
          </w:tcPr>
          <w:p w14:paraId="684A1844"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Fortuna Capital Co., Ltd.</w:t>
            </w:r>
          </w:p>
        </w:tc>
        <w:tc>
          <w:tcPr>
            <w:tcW w:w="1440" w:type="dxa"/>
          </w:tcPr>
          <w:p w14:paraId="7D91D3D9"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5E79224B"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4C490F" w:rsidRPr="00AB5DFA" w14:paraId="49B13E55" w14:textId="77777777" w:rsidTr="00080F43">
        <w:tc>
          <w:tcPr>
            <w:tcW w:w="3330" w:type="dxa"/>
          </w:tcPr>
          <w:p w14:paraId="0072DF07"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Well Glass Co., Ltd.</w:t>
            </w:r>
          </w:p>
        </w:tc>
        <w:tc>
          <w:tcPr>
            <w:tcW w:w="1440" w:type="dxa"/>
          </w:tcPr>
          <w:p w14:paraId="51E2CF4E"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0537D349"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4C490F" w:rsidRPr="00AB5DFA" w14:paraId="0670F486" w14:textId="77777777" w:rsidTr="00080F43">
        <w:tc>
          <w:tcPr>
            <w:tcW w:w="3330" w:type="dxa"/>
          </w:tcPr>
          <w:p w14:paraId="2FB1202A" w14:textId="77777777" w:rsidR="004C490F" w:rsidRPr="00AB5DFA" w:rsidRDefault="004C490F" w:rsidP="00080F43">
            <w:pPr>
              <w:tabs>
                <w:tab w:val="left" w:pos="993"/>
              </w:tabs>
              <w:spacing w:line="240" w:lineRule="atLeast"/>
              <w:ind w:left="246" w:hanging="246"/>
              <w:rPr>
                <w:rFonts w:cs="Times New Roman"/>
                <w:szCs w:val="22"/>
              </w:rPr>
            </w:pPr>
            <w:r w:rsidRPr="00AB5DFA">
              <w:rPr>
                <w:rFonts w:cs="Times New Roman"/>
                <w:szCs w:val="22"/>
              </w:rPr>
              <w:t>Wan Brothers Co., Ltd.</w:t>
            </w:r>
          </w:p>
        </w:tc>
        <w:tc>
          <w:tcPr>
            <w:tcW w:w="1440" w:type="dxa"/>
          </w:tcPr>
          <w:p w14:paraId="392BCA91" w14:textId="77777777" w:rsidR="004C490F" w:rsidRPr="00AB5DFA" w:rsidRDefault="004C490F" w:rsidP="00080F43">
            <w:pPr>
              <w:pStyle w:val="block"/>
              <w:spacing w:after="0" w:line="240" w:lineRule="atLeast"/>
              <w:ind w:left="-18" w:right="-108"/>
              <w:jc w:val="center"/>
              <w:rPr>
                <w:rFonts w:cs="Times New Roman"/>
                <w:szCs w:val="22"/>
                <w:lang w:val="en-GB"/>
              </w:rPr>
            </w:pPr>
            <w:r w:rsidRPr="00AB5DFA">
              <w:rPr>
                <w:rFonts w:cs="Times New Roman"/>
                <w:szCs w:val="22"/>
                <w:lang w:val="en-GB"/>
              </w:rPr>
              <w:t>Thailand</w:t>
            </w:r>
          </w:p>
        </w:tc>
        <w:tc>
          <w:tcPr>
            <w:tcW w:w="4689" w:type="dxa"/>
          </w:tcPr>
          <w:p w14:paraId="6006F850" w14:textId="77777777" w:rsidR="004C490F" w:rsidRPr="00AB5DFA" w:rsidRDefault="004C490F" w:rsidP="00080F43">
            <w:pPr>
              <w:pStyle w:val="block"/>
              <w:spacing w:after="0" w:line="240" w:lineRule="atLeast"/>
              <w:ind w:left="162" w:right="-18" w:hanging="162"/>
              <w:jc w:val="both"/>
              <w:rPr>
                <w:rFonts w:cs="Times New Roman"/>
                <w:spacing w:val="-8"/>
                <w:szCs w:val="22"/>
                <w:lang w:val="en-GB"/>
              </w:rPr>
            </w:pPr>
            <w:r w:rsidRPr="00AB5DFA">
              <w:rPr>
                <w:rFonts w:cs="Times New Roman"/>
                <w:szCs w:val="22"/>
                <w:lang w:val="en-GB"/>
              </w:rPr>
              <w:t>Entity in which key management personnel or their close family members are major shareholders</w:t>
            </w:r>
          </w:p>
        </w:tc>
      </w:tr>
      <w:tr w:rsidR="006A6C16" w:rsidRPr="00AB5DFA" w14:paraId="03CD0E88" w14:textId="77777777">
        <w:tc>
          <w:tcPr>
            <w:tcW w:w="3330" w:type="dxa"/>
          </w:tcPr>
          <w:p w14:paraId="7438D2E1" w14:textId="77777777" w:rsidR="006A6C16" w:rsidRPr="007F6A86" w:rsidRDefault="006A6C16" w:rsidP="006A6C16">
            <w:pPr>
              <w:tabs>
                <w:tab w:val="left" w:pos="993"/>
              </w:tabs>
              <w:spacing w:line="240" w:lineRule="atLeast"/>
              <w:ind w:left="246" w:hanging="246"/>
              <w:rPr>
                <w:rFonts w:cs="Times New Roman"/>
                <w:szCs w:val="22"/>
              </w:rPr>
            </w:pPr>
            <w:r w:rsidRPr="007F6A86">
              <w:rPr>
                <w:rFonts w:cs="Times New Roman"/>
                <w:szCs w:val="22"/>
              </w:rPr>
              <w:t xml:space="preserve">OCA Investment Holdings I Pte. Ltd. </w:t>
            </w:r>
          </w:p>
        </w:tc>
        <w:tc>
          <w:tcPr>
            <w:tcW w:w="1440" w:type="dxa"/>
          </w:tcPr>
          <w:p w14:paraId="42FEFD72" w14:textId="77777777" w:rsidR="006A6C16" w:rsidRPr="007F6A86" w:rsidRDefault="006A6C16" w:rsidP="006A6C16">
            <w:pPr>
              <w:pStyle w:val="block"/>
              <w:spacing w:after="0" w:line="240" w:lineRule="atLeast"/>
              <w:ind w:left="0" w:right="-108"/>
              <w:jc w:val="center"/>
              <w:rPr>
                <w:rFonts w:cs="Times New Roman"/>
                <w:szCs w:val="22"/>
                <w:lang w:val="en-GB"/>
              </w:rPr>
            </w:pPr>
            <w:r w:rsidRPr="007F6A86">
              <w:rPr>
                <w:rFonts w:cs="Times New Roman"/>
                <w:szCs w:val="22"/>
                <w:lang w:val="en-GB"/>
              </w:rPr>
              <w:t>Singapore</w:t>
            </w:r>
          </w:p>
        </w:tc>
        <w:tc>
          <w:tcPr>
            <w:tcW w:w="4689" w:type="dxa"/>
          </w:tcPr>
          <w:p w14:paraId="4B4DD40F" w14:textId="237260F8" w:rsidR="006A6C16" w:rsidRPr="00AB5DFA" w:rsidRDefault="006A6C16" w:rsidP="006A6C16">
            <w:pPr>
              <w:pStyle w:val="block"/>
              <w:spacing w:after="0" w:line="240" w:lineRule="atLeast"/>
              <w:ind w:left="162" w:right="-18" w:hanging="162"/>
              <w:jc w:val="both"/>
              <w:rPr>
                <w:rFonts w:cs="Times New Roman"/>
                <w:szCs w:val="22"/>
                <w:lang w:val="en-GB"/>
              </w:rPr>
            </w:pPr>
            <w:r w:rsidRPr="00AB5DFA">
              <w:rPr>
                <w:szCs w:val="22"/>
              </w:rPr>
              <w:t>Entity in which key management personnel or their close family members are management personnel</w:t>
            </w:r>
            <w:r w:rsidRPr="00AB5DFA">
              <w:rPr>
                <w:rFonts w:cs="Times New Roman"/>
                <w:szCs w:val="22"/>
                <w:lang w:val="en-GB"/>
              </w:rPr>
              <w:t xml:space="preserve"> </w:t>
            </w:r>
          </w:p>
        </w:tc>
      </w:tr>
      <w:tr w:rsidR="006A6C16" w:rsidRPr="00AB5DFA" w14:paraId="3C2562F7" w14:textId="77777777" w:rsidTr="00080F43">
        <w:tc>
          <w:tcPr>
            <w:tcW w:w="3330" w:type="dxa"/>
          </w:tcPr>
          <w:p w14:paraId="36617BE4" w14:textId="77777777" w:rsidR="006A6C16" w:rsidRPr="00AB5DFA" w:rsidRDefault="006A6C16" w:rsidP="006A6C16">
            <w:pPr>
              <w:tabs>
                <w:tab w:val="left" w:pos="993"/>
              </w:tabs>
              <w:spacing w:line="240" w:lineRule="atLeast"/>
              <w:ind w:left="246" w:hanging="246"/>
              <w:rPr>
                <w:szCs w:val="28"/>
                <w:lang w:val="en-US" w:bidi="th-TH"/>
              </w:rPr>
            </w:pPr>
            <w:r w:rsidRPr="00AB5DFA">
              <w:rPr>
                <w:szCs w:val="22"/>
              </w:rPr>
              <w:t xml:space="preserve">BBGI Public Company Limited </w:t>
            </w:r>
          </w:p>
        </w:tc>
        <w:tc>
          <w:tcPr>
            <w:tcW w:w="1440" w:type="dxa"/>
          </w:tcPr>
          <w:p w14:paraId="54DAB10B" w14:textId="77777777" w:rsidR="006A6C16" w:rsidRPr="00AB5DFA" w:rsidRDefault="006A6C16" w:rsidP="006A6C16">
            <w:pPr>
              <w:pStyle w:val="block"/>
              <w:spacing w:after="0" w:line="240" w:lineRule="atLeast"/>
              <w:ind w:left="-18" w:right="-108"/>
              <w:jc w:val="center"/>
              <w:rPr>
                <w:rFonts w:cs="Times New Roman"/>
                <w:szCs w:val="22"/>
                <w:lang w:val="en-GB"/>
              </w:rPr>
            </w:pPr>
            <w:r w:rsidRPr="00AB5DFA">
              <w:rPr>
                <w:szCs w:val="22"/>
              </w:rPr>
              <w:t>Thailand</w:t>
            </w:r>
          </w:p>
        </w:tc>
        <w:tc>
          <w:tcPr>
            <w:tcW w:w="4689" w:type="dxa"/>
          </w:tcPr>
          <w:p w14:paraId="64C6DD51" w14:textId="77777777" w:rsidR="006A6C16" w:rsidRPr="00AB5DFA" w:rsidRDefault="006A6C16" w:rsidP="006A6C16">
            <w:pPr>
              <w:pStyle w:val="block"/>
              <w:spacing w:after="0" w:line="240" w:lineRule="atLeast"/>
              <w:ind w:left="162" w:right="-18" w:hanging="162"/>
              <w:jc w:val="both"/>
              <w:rPr>
                <w:rFonts w:cs="Times New Roman"/>
                <w:szCs w:val="22"/>
                <w:lang w:val="en-GB"/>
              </w:rPr>
            </w:pPr>
            <w:r w:rsidRPr="00AB5DFA">
              <w:rPr>
                <w:szCs w:val="22"/>
              </w:rPr>
              <w:t>Entity in which key management personnel or their close family members are management personnel</w:t>
            </w:r>
          </w:p>
        </w:tc>
      </w:tr>
      <w:tr w:rsidR="006A6C16" w:rsidRPr="00AB5DFA" w14:paraId="2412ACFF" w14:textId="77777777" w:rsidTr="00080F43">
        <w:tc>
          <w:tcPr>
            <w:tcW w:w="3330" w:type="dxa"/>
          </w:tcPr>
          <w:p w14:paraId="4465D756" w14:textId="77777777" w:rsidR="006A6C16" w:rsidRPr="00AB5DFA" w:rsidRDefault="006A6C16" w:rsidP="006A6C16">
            <w:pPr>
              <w:tabs>
                <w:tab w:val="left" w:pos="993"/>
              </w:tabs>
              <w:spacing w:line="240" w:lineRule="atLeast"/>
              <w:ind w:left="246" w:hanging="246"/>
              <w:rPr>
                <w:szCs w:val="22"/>
              </w:rPr>
            </w:pPr>
            <w:r w:rsidRPr="00AB5DFA">
              <w:rPr>
                <w:szCs w:val="22"/>
              </w:rPr>
              <w:t>Thachaisri Company Limited</w:t>
            </w:r>
          </w:p>
        </w:tc>
        <w:tc>
          <w:tcPr>
            <w:tcW w:w="1440" w:type="dxa"/>
          </w:tcPr>
          <w:p w14:paraId="1202E978" w14:textId="77777777" w:rsidR="006A6C16" w:rsidRPr="00AB5DFA" w:rsidRDefault="006A6C16" w:rsidP="006A6C16">
            <w:pPr>
              <w:pStyle w:val="block"/>
              <w:spacing w:after="0" w:line="240" w:lineRule="atLeast"/>
              <w:ind w:left="-18" w:right="-108"/>
              <w:jc w:val="center"/>
              <w:rPr>
                <w:szCs w:val="22"/>
              </w:rPr>
            </w:pPr>
            <w:r w:rsidRPr="00AB5DFA">
              <w:rPr>
                <w:szCs w:val="22"/>
              </w:rPr>
              <w:t>Thailand</w:t>
            </w:r>
          </w:p>
        </w:tc>
        <w:tc>
          <w:tcPr>
            <w:tcW w:w="4689" w:type="dxa"/>
          </w:tcPr>
          <w:p w14:paraId="14C3514D" w14:textId="77777777" w:rsidR="006A6C16" w:rsidRPr="00AB5DFA" w:rsidRDefault="006A6C16" w:rsidP="006A6C16">
            <w:pPr>
              <w:pStyle w:val="block"/>
              <w:spacing w:after="0" w:line="240" w:lineRule="atLeast"/>
              <w:ind w:left="162" w:right="-18" w:hanging="162"/>
              <w:jc w:val="both"/>
              <w:rPr>
                <w:szCs w:val="22"/>
              </w:rPr>
            </w:pPr>
            <w:r w:rsidRPr="00AB5DFA">
              <w:rPr>
                <w:szCs w:val="22"/>
              </w:rPr>
              <w:t>Entity in which key management personnel or their close family members are management personnel</w:t>
            </w:r>
          </w:p>
        </w:tc>
      </w:tr>
      <w:tr w:rsidR="006A6C16" w:rsidRPr="00AB5DFA" w14:paraId="47653601" w14:textId="77777777" w:rsidTr="00080F43">
        <w:tc>
          <w:tcPr>
            <w:tcW w:w="3330" w:type="dxa"/>
          </w:tcPr>
          <w:p w14:paraId="7B838B0C" w14:textId="77777777" w:rsidR="006A6C16" w:rsidRPr="00F33BFA" w:rsidRDefault="006A6C16" w:rsidP="006A6C16">
            <w:pPr>
              <w:tabs>
                <w:tab w:val="left" w:pos="993"/>
              </w:tabs>
              <w:spacing w:line="240" w:lineRule="atLeast"/>
              <w:ind w:left="246" w:hanging="246"/>
              <w:rPr>
                <w:szCs w:val="22"/>
                <w:lang w:val="en-US" w:bidi="th-TH"/>
              </w:rPr>
            </w:pPr>
            <w:r>
              <w:rPr>
                <w:szCs w:val="22"/>
                <w:lang w:val="en-US" w:bidi="th-TH"/>
              </w:rPr>
              <w:t>Thai Credit Foundation</w:t>
            </w:r>
          </w:p>
        </w:tc>
        <w:tc>
          <w:tcPr>
            <w:tcW w:w="1440" w:type="dxa"/>
          </w:tcPr>
          <w:p w14:paraId="007A5874" w14:textId="77777777" w:rsidR="006A6C16" w:rsidRPr="00AB5DFA" w:rsidRDefault="006A6C16" w:rsidP="006A6C16">
            <w:pPr>
              <w:pStyle w:val="block"/>
              <w:spacing w:after="0" w:line="240" w:lineRule="atLeast"/>
              <w:ind w:left="-18" w:right="-108"/>
              <w:jc w:val="center"/>
              <w:rPr>
                <w:szCs w:val="22"/>
              </w:rPr>
            </w:pPr>
            <w:r>
              <w:rPr>
                <w:szCs w:val="22"/>
              </w:rPr>
              <w:t>Thailand</w:t>
            </w:r>
          </w:p>
        </w:tc>
        <w:tc>
          <w:tcPr>
            <w:tcW w:w="4689" w:type="dxa"/>
          </w:tcPr>
          <w:p w14:paraId="70A00ED0" w14:textId="77777777" w:rsidR="006A6C16" w:rsidRPr="00AB5DFA" w:rsidRDefault="006A6C16" w:rsidP="006A6C16">
            <w:pPr>
              <w:pStyle w:val="block"/>
              <w:spacing w:after="0" w:line="240" w:lineRule="atLeast"/>
              <w:ind w:left="162" w:right="-18" w:hanging="162"/>
              <w:jc w:val="both"/>
              <w:rPr>
                <w:szCs w:val="22"/>
              </w:rPr>
            </w:pPr>
            <w:r>
              <w:rPr>
                <w:szCs w:val="22"/>
              </w:rPr>
              <w:t xml:space="preserve">Foundation in which key management personnel </w:t>
            </w:r>
            <w:r>
              <w:rPr>
                <w:szCs w:val="22"/>
              </w:rPr>
              <w:br/>
              <w:t>or their close family members are management personnel</w:t>
            </w:r>
          </w:p>
        </w:tc>
      </w:tr>
    </w:tbl>
    <w:p w14:paraId="440B211A" w14:textId="77777777" w:rsidR="00711449" w:rsidRDefault="00711449" w:rsidP="00F3534A">
      <w:pPr>
        <w:tabs>
          <w:tab w:val="left" w:pos="540"/>
        </w:tabs>
        <w:spacing w:line="240" w:lineRule="exact"/>
        <w:jc w:val="thaiDistribute"/>
        <w:rPr>
          <w:rFonts w:cs="Times New Roman"/>
          <w:szCs w:val="22"/>
        </w:rPr>
      </w:pPr>
    </w:p>
    <w:tbl>
      <w:tblPr>
        <w:tblW w:w="9675" w:type="dxa"/>
        <w:tblInd w:w="414" w:type="dxa"/>
        <w:tblLayout w:type="fixed"/>
        <w:tblLook w:val="01E0" w:firstRow="1" w:lastRow="1" w:firstColumn="1" w:lastColumn="1" w:noHBand="0" w:noVBand="0"/>
      </w:tblPr>
      <w:tblGrid>
        <w:gridCol w:w="4176"/>
        <w:gridCol w:w="1144"/>
        <w:gridCol w:w="239"/>
        <w:gridCol w:w="1191"/>
        <w:gridCol w:w="10"/>
        <w:gridCol w:w="260"/>
        <w:gridCol w:w="10"/>
        <w:gridCol w:w="1197"/>
        <w:gridCol w:w="267"/>
        <w:gridCol w:w="1181"/>
      </w:tblGrid>
      <w:tr w:rsidR="00E35042" w:rsidRPr="00AB5DFA" w14:paraId="0C61FA08" w14:textId="77777777">
        <w:trPr>
          <w:trHeight w:val="137"/>
          <w:tblHeader/>
        </w:trPr>
        <w:tc>
          <w:tcPr>
            <w:tcW w:w="4176" w:type="dxa"/>
          </w:tcPr>
          <w:p w14:paraId="50BD46FD" w14:textId="77777777" w:rsidR="00E35042" w:rsidRPr="00AB5DFA" w:rsidRDefault="00E35042">
            <w:pPr>
              <w:spacing w:line="240" w:lineRule="atLeast"/>
              <w:ind w:left="17" w:right="-196"/>
              <w:rPr>
                <w:rFonts w:cs="Times New Roman"/>
                <w:b/>
                <w:bCs/>
                <w:i/>
                <w:iCs/>
                <w:szCs w:val="22"/>
                <w:lang w:bidi="th-TH"/>
              </w:rPr>
            </w:pPr>
            <w:r w:rsidRPr="00AB5DFA">
              <w:rPr>
                <w:rFonts w:cs="Times New Roman"/>
                <w:b/>
                <w:bCs/>
                <w:i/>
                <w:iCs/>
                <w:szCs w:val="22"/>
                <w:lang w:bidi="th-TH"/>
              </w:rPr>
              <w:t>Significant transactions with related parties</w:t>
            </w:r>
          </w:p>
        </w:tc>
        <w:tc>
          <w:tcPr>
            <w:tcW w:w="2574" w:type="dxa"/>
            <w:gridSpan w:val="3"/>
          </w:tcPr>
          <w:p w14:paraId="085933DA" w14:textId="77777777" w:rsidR="00E35042" w:rsidRPr="00AB5DFA" w:rsidRDefault="00E35042">
            <w:pPr>
              <w:spacing w:line="240" w:lineRule="atLeast"/>
              <w:jc w:val="center"/>
              <w:rPr>
                <w:rFonts w:cs="Times New Roman"/>
                <w:b/>
                <w:bCs/>
                <w:color w:val="000000"/>
                <w:szCs w:val="22"/>
              </w:rPr>
            </w:pPr>
            <w:r w:rsidRPr="00AB5DFA">
              <w:rPr>
                <w:rFonts w:cs="Times New Roman"/>
                <w:b/>
                <w:bCs/>
                <w:color w:val="000000"/>
                <w:szCs w:val="22"/>
              </w:rPr>
              <w:t>Consolidated</w:t>
            </w:r>
          </w:p>
        </w:tc>
        <w:tc>
          <w:tcPr>
            <w:tcW w:w="270" w:type="dxa"/>
            <w:gridSpan w:val="2"/>
            <w:vAlign w:val="bottom"/>
          </w:tcPr>
          <w:p w14:paraId="6126E0CD" w14:textId="77777777" w:rsidR="00E35042" w:rsidRPr="00AB5DFA" w:rsidRDefault="00E35042">
            <w:pPr>
              <w:spacing w:line="240" w:lineRule="atLeast"/>
              <w:jc w:val="center"/>
              <w:rPr>
                <w:rFonts w:cs="Times New Roman"/>
                <w:color w:val="000000"/>
                <w:szCs w:val="22"/>
              </w:rPr>
            </w:pPr>
          </w:p>
        </w:tc>
        <w:tc>
          <w:tcPr>
            <w:tcW w:w="2655" w:type="dxa"/>
            <w:gridSpan w:val="4"/>
            <w:vAlign w:val="bottom"/>
          </w:tcPr>
          <w:p w14:paraId="2B8AF190" w14:textId="77777777" w:rsidR="00E35042" w:rsidRPr="00AB5DFA" w:rsidRDefault="00E35042">
            <w:pPr>
              <w:spacing w:line="240" w:lineRule="atLeast"/>
              <w:jc w:val="center"/>
              <w:rPr>
                <w:rFonts w:cs="Times New Roman"/>
                <w:b/>
                <w:bCs/>
                <w:color w:val="000000"/>
                <w:szCs w:val="22"/>
              </w:rPr>
            </w:pPr>
            <w:r w:rsidRPr="00AB5DFA">
              <w:rPr>
                <w:rFonts w:cs="Times New Roman"/>
                <w:b/>
                <w:bCs/>
                <w:color w:val="000000"/>
                <w:szCs w:val="22"/>
              </w:rPr>
              <w:t>The Bank</w:t>
            </w:r>
          </w:p>
        </w:tc>
      </w:tr>
      <w:tr w:rsidR="00E35042" w:rsidRPr="00AB5DFA" w14:paraId="24212397" w14:textId="77777777">
        <w:trPr>
          <w:trHeight w:val="137"/>
          <w:tblHeader/>
        </w:trPr>
        <w:tc>
          <w:tcPr>
            <w:tcW w:w="4176" w:type="dxa"/>
          </w:tcPr>
          <w:p w14:paraId="25C1BAC8" w14:textId="77777777" w:rsidR="00E35042" w:rsidRPr="00AB5DFA" w:rsidRDefault="00E35042">
            <w:pPr>
              <w:spacing w:line="240" w:lineRule="exact"/>
              <w:rPr>
                <w:rFonts w:cs="Times New Roman"/>
                <w:i/>
                <w:iCs/>
                <w:szCs w:val="22"/>
                <w:lang w:bidi="th-TH"/>
              </w:rPr>
            </w:pPr>
            <w:r>
              <w:rPr>
                <w:rFonts w:cs="Times New Roman"/>
                <w:b/>
                <w:bCs/>
                <w:i/>
                <w:iCs/>
                <w:szCs w:val="22"/>
                <w:lang w:val="en-US" w:bidi="th-TH"/>
              </w:rPr>
              <w:t>F</w:t>
            </w:r>
            <w:r w:rsidRPr="00AB5DFA">
              <w:rPr>
                <w:rFonts w:cs="Times New Roman"/>
                <w:b/>
                <w:bCs/>
                <w:i/>
                <w:iCs/>
                <w:szCs w:val="22"/>
                <w:lang w:val="en-US" w:bidi="th-TH"/>
              </w:rPr>
              <w:t>or the six-month periods ended 30 June</w:t>
            </w:r>
          </w:p>
        </w:tc>
        <w:tc>
          <w:tcPr>
            <w:tcW w:w="1144" w:type="dxa"/>
          </w:tcPr>
          <w:p w14:paraId="14275523" w14:textId="77777777" w:rsidR="00E35042" w:rsidRPr="00AB5DFA" w:rsidRDefault="00E35042">
            <w:pPr>
              <w:spacing w:line="240" w:lineRule="exact"/>
              <w:jc w:val="center"/>
              <w:rPr>
                <w:rFonts w:cs="Times New Roman"/>
                <w:color w:val="000000"/>
                <w:szCs w:val="22"/>
              </w:rPr>
            </w:pPr>
            <w:r w:rsidRPr="00AB5DFA">
              <w:rPr>
                <w:rFonts w:cs="Times New Roman"/>
                <w:color w:val="000000"/>
                <w:szCs w:val="22"/>
              </w:rPr>
              <w:t>202</w:t>
            </w:r>
            <w:r>
              <w:rPr>
                <w:rFonts w:cs="Times New Roman"/>
                <w:color w:val="000000"/>
                <w:szCs w:val="22"/>
              </w:rPr>
              <w:t>5</w:t>
            </w:r>
          </w:p>
        </w:tc>
        <w:tc>
          <w:tcPr>
            <w:tcW w:w="239" w:type="dxa"/>
          </w:tcPr>
          <w:p w14:paraId="43F9E852" w14:textId="77777777" w:rsidR="00E35042" w:rsidRPr="00AB5DFA" w:rsidRDefault="00E35042">
            <w:pPr>
              <w:spacing w:line="240" w:lineRule="exact"/>
              <w:jc w:val="center"/>
              <w:rPr>
                <w:rFonts w:cs="Times New Roman"/>
                <w:color w:val="000000"/>
                <w:szCs w:val="22"/>
              </w:rPr>
            </w:pPr>
          </w:p>
        </w:tc>
        <w:tc>
          <w:tcPr>
            <w:tcW w:w="1201" w:type="dxa"/>
            <w:gridSpan w:val="2"/>
            <w:vAlign w:val="bottom"/>
          </w:tcPr>
          <w:p w14:paraId="65526C00" w14:textId="77777777" w:rsidR="00E35042" w:rsidRPr="00AB5DFA" w:rsidRDefault="00E35042">
            <w:pPr>
              <w:spacing w:line="240" w:lineRule="exact"/>
              <w:jc w:val="center"/>
              <w:rPr>
                <w:rFonts w:cs="Times New Roman"/>
                <w:color w:val="000000"/>
                <w:szCs w:val="22"/>
              </w:rPr>
            </w:pPr>
            <w:r w:rsidRPr="00AB5DFA">
              <w:rPr>
                <w:rFonts w:cs="Times New Roman"/>
                <w:color w:val="000000"/>
                <w:szCs w:val="22"/>
              </w:rPr>
              <w:t>202</w:t>
            </w:r>
            <w:r>
              <w:rPr>
                <w:rFonts w:cs="Times New Roman"/>
                <w:color w:val="000000"/>
                <w:szCs w:val="22"/>
              </w:rPr>
              <w:t>4</w:t>
            </w:r>
          </w:p>
        </w:tc>
        <w:tc>
          <w:tcPr>
            <w:tcW w:w="270" w:type="dxa"/>
            <w:gridSpan w:val="2"/>
            <w:vAlign w:val="bottom"/>
          </w:tcPr>
          <w:p w14:paraId="26063084" w14:textId="77777777" w:rsidR="00E35042" w:rsidRPr="00AB5DFA" w:rsidRDefault="00E35042">
            <w:pPr>
              <w:spacing w:line="240" w:lineRule="exact"/>
              <w:jc w:val="center"/>
              <w:rPr>
                <w:rFonts w:cs="Times New Roman"/>
                <w:color w:val="000000"/>
                <w:szCs w:val="22"/>
              </w:rPr>
            </w:pPr>
          </w:p>
        </w:tc>
        <w:tc>
          <w:tcPr>
            <w:tcW w:w="1197" w:type="dxa"/>
          </w:tcPr>
          <w:p w14:paraId="567FFCBC" w14:textId="77777777" w:rsidR="00E35042" w:rsidRPr="00AB5DFA" w:rsidRDefault="00E35042">
            <w:pPr>
              <w:spacing w:line="240" w:lineRule="exact"/>
              <w:jc w:val="center"/>
              <w:rPr>
                <w:rFonts w:cs="Times New Roman"/>
                <w:color w:val="000000"/>
                <w:szCs w:val="22"/>
              </w:rPr>
            </w:pPr>
            <w:r w:rsidRPr="00AB5DFA">
              <w:rPr>
                <w:rFonts w:cs="Times New Roman"/>
                <w:color w:val="000000"/>
                <w:szCs w:val="22"/>
              </w:rPr>
              <w:t>202</w:t>
            </w:r>
            <w:r>
              <w:rPr>
                <w:rFonts w:cs="Times New Roman"/>
                <w:color w:val="000000"/>
                <w:szCs w:val="22"/>
              </w:rPr>
              <w:t>5</w:t>
            </w:r>
          </w:p>
        </w:tc>
        <w:tc>
          <w:tcPr>
            <w:tcW w:w="267" w:type="dxa"/>
          </w:tcPr>
          <w:p w14:paraId="070FAEC3" w14:textId="77777777" w:rsidR="00E35042" w:rsidRPr="00AB5DFA" w:rsidRDefault="00E35042">
            <w:pPr>
              <w:spacing w:line="240" w:lineRule="exact"/>
              <w:jc w:val="center"/>
              <w:rPr>
                <w:rFonts w:cs="Times New Roman"/>
                <w:color w:val="000000"/>
                <w:szCs w:val="22"/>
              </w:rPr>
            </w:pPr>
          </w:p>
        </w:tc>
        <w:tc>
          <w:tcPr>
            <w:tcW w:w="1181" w:type="dxa"/>
            <w:vAlign w:val="bottom"/>
          </w:tcPr>
          <w:p w14:paraId="7FB028FB" w14:textId="77777777" w:rsidR="00E35042" w:rsidRPr="00AB5DFA" w:rsidRDefault="00E35042">
            <w:pPr>
              <w:spacing w:line="240" w:lineRule="exact"/>
              <w:jc w:val="center"/>
              <w:rPr>
                <w:rFonts w:cs="Times New Roman"/>
                <w:color w:val="000000"/>
                <w:szCs w:val="22"/>
              </w:rPr>
            </w:pPr>
            <w:r w:rsidRPr="00AB5DFA">
              <w:rPr>
                <w:rFonts w:cs="Times New Roman"/>
                <w:color w:val="000000"/>
                <w:szCs w:val="22"/>
              </w:rPr>
              <w:t>202</w:t>
            </w:r>
            <w:r>
              <w:rPr>
                <w:rFonts w:cs="Times New Roman"/>
                <w:color w:val="000000"/>
                <w:szCs w:val="22"/>
              </w:rPr>
              <w:t>4</w:t>
            </w:r>
          </w:p>
        </w:tc>
      </w:tr>
      <w:tr w:rsidR="00E35042" w:rsidRPr="00AB5DFA" w14:paraId="03C03390" w14:textId="77777777">
        <w:trPr>
          <w:trHeight w:val="137"/>
          <w:tblHeader/>
        </w:trPr>
        <w:tc>
          <w:tcPr>
            <w:tcW w:w="4176" w:type="dxa"/>
            <w:vAlign w:val="bottom"/>
          </w:tcPr>
          <w:p w14:paraId="265F1BD1" w14:textId="77777777" w:rsidR="00E35042" w:rsidRPr="00AB5DFA" w:rsidRDefault="00E35042">
            <w:pPr>
              <w:spacing w:line="240" w:lineRule="exact"/>
              <w:ind w:firstLine="8"/>
              <w:rPr>
                <w:rFonts w:cs="Times New Roman"/>
                <w:b/>
                <w:bCs/>
                <w:szCs w:val="22"/>
                <w:lang w:eastAsia="th-TH"/>
              </w:rPr>
            </w:pPr>
          </w:p>
        </w:tc>
        <w:tc>
          <w:tcPr>
            <w:tcW w:w="5499" w:type="dxa"/>
            <w:gridSpan w:val="9"/>
          </w:tcPr>
          <w:p w14:paraId="29BAF11A" w14:textId="77777777" w:rsidR="00E35042" w:rsidRPr="00AB5DFA" w:rsidRDefault="00E35042">
            <w:pPr>
              <w:spacing w:line="240" w:lineRule="exact"/>
              <w:ind w:left="-108" w:right="-108"/>
              <w:jc w:val="center"/>
              <w:rPr>
                <w:rFonts w:cs="Times New Roman"/>
                <w:szCs w:val="22"/>
              </w:rPr>
            </w:pPr>
            <w:r w:rsidRPr="00AB5DFA">
              <w:rPr>
                <w:rFonts w:cs="Times New Roman"/>
                <w:i/>
                <w:iCs/>
                <w:snapToGrid w:val="0"/>
                <w:szCs w:val="22"/>
                <w:lang w:val="en-US" w:eastAsia="th-TH" w:bidi="th-TH"/>
              </w:rPr>
              <w:t>(in thousand Baht)</w:t>
            </w:r>
          </w:p>
        </w:tc>
      </w:tr>
      <w:tr w:rsidR="00E35042" w:rsidRPr="00AB5DFA" w14:paraId="79575A7E" w14:textId="77777777">
        <w:trPr>
          <w:trHeight w:val="137"/>
        </w:trPr>
        <w:tc>
          <w:tcPr>
            <w:tcW w:w="4176" w:type="dxa"/>
            <w:vAlign w:val="bottom"/>
          </w:tcPr>
          <w:p w14:paraId="7F86C8DE" w14:textId="77777777" w:rsidR="00E35042" w:rsidRPr="00AB5DFA" w:rsidRDefault="00E35042">
            <w:pPr>
              <w:spacing w:line="240" w:lineRule="exact"/>
              <w:ind w:firstLine="8"/>
              <w:rPr>
                <w:rFonts w:cs="Times New Roman"/>
                <w:b/>
                <w:bCs/>
                <w:i/>
                <w:iCs/>
                <w:szCs w:val="22"/>
                <w:lang w:eastAsia="th-TH"/>
              </w:rPr>
            </w:pPr>
            <w:r w:rsidRPr="00AB5DFA">
              <w:rPr>
                <w:rFonts w:cs="Times New Roman"/>
                <w:b/>
                <w:bCs/>
                <w:i/>
                <w:iCs/>
                <w:szCs w:val="22"/>
                <w:lang w:eastAsia="th-TH"/>
              </w:rPr>
              <w:t xml:space="preserve">Interest </w:t>
            </w:r>
            <w:r>
              <w:rPr>
                <w:rFonts w:cs="Times New Roman"/>
                <w:b/>
                <w:bCs/>
                <w:i/>
                <w:iCs/>
                <w:szCs w:val="22"/>
                <w:lang w:eastAsia="th-TH"/>
              </w:rPr>
              <w:t>income</w:t>
            </w:r>
          </w:p>
        </w:tc>
        <w:tc>
          <w:tcPr>
            <w:tcW w:w="1144" w:type="dxa"/>
          </w:tcPr>
          <w:p w14:paraId="70D4D745" w14:textId="77777777" w:rsidR="00E35042" w:rsidRPr="00AC10BA" w:rsidRDefault="00E35042" w:rsidP="00AC10BA">
            <w:pPr>
              <w:tabs>
                <w:tab w:val="decimal" w:pos="780"/>
              </w:tabs>
              <w:snapToGrid w:val="0"/>
              <w:spacing w:line="240" w:lineRule="exact"/>
              <w:ind w:right="-97"/>
              <w:rPr>
                <w:rFonts w:cs="Times New Roman"/>
                <w:szCs w:val="22"/>
              </w:rPr>
            </w:pPr>
          </w:p>
        </w:tc>
        <w:tc>
          <w:tcPr>
            <w:tcW w:w="239" w:type="dxa"/>
          </w:tcPr>
          <w:p w14:paraId="30535E30" w14:textId="77777777" w:rsidR="00E35042" w:rsidRPr="00AB5DFA" w:rsidRDefault="00E35042">
            <w:pPr>
              <w:tabs>
                <w:tab w:val="decimal" w:pos="885"/>
              </w:tabs>
              <w:spacing w:line="240" w:lineRule="exact"/>
              <w:ind w:right="-105"/>
              <w:rPr>
                <w:rFonts w:cs="Times New Roman"/>
                <w:color w:val="000000"/>
                <w:szCs w:val="22"/>
              </w:rPr>
            </w:pPr>
          </w:p>
        </w:tc>
        <w:tc>
          <w:tcPr>
            <w:tcW w:w="1201" w:type="dxa"/>
            <w:gridSpan w:val="2"/>
            <w:vAlign w:val="bottom"/>
          </w:tcPr>
          <w:p w14:paraId="0951357A" w14:textId="77777777" w:rsidR="00E35042" w:rsidRPr="00AB5DFA" w:rsidRDefault="00E35042">
            <w:pPr>
              <w:tabs>
                <w:tab w:val="decimal" w:pos="885"/>
              </w:tabs>
              <w:spacing w:line="240" w:lineRule="exact"/>
              <w:ind w:right="-105"/>
              <w:rPr>
                <w:rFonts w:cs="Times New Roman"/>
                <w:color w:val="000000"/>
                <w:szCs w:val="22"/>
              </w:rPr>
            </w:pPr>
          </w:p>
        </w:tc>
        <w:tc>
          <w:tcPr>
            <w:tcW w:w="270" w:type="dxa"/>
            <w:gridSpan w:val="2"/>
            <w:vAlign w:val="bottom"/>
          </w:tcPr>
          <w:p w14:paraId="0B7D3B3A" w14:textId="77777777" w:rsidR="00E35042" w:rsidRPr="00AB5DFA" w:rsidRDefault="00E35042">
            <w:pPr>
              <w:tabs>
                <w:tab w:val="decimal" w:pos="885"/>
              </w:tabs>
              <w:spacing w:line="240" w:lineRule="exact"/>
              <w:ind w:right="-105"/>
              <w:rPr>
                <w:rFonts w:cs="Times New Roman"/>
                <w:color w:val="000000"/>
                <w:szCs w:val="22"/>
              </w:rPr>
            </w:pPr>
          </w:p>
        </w:tc>
        <w:tc>
          <w:tcPr>
            <w:tcW w:w="1197" w:type="dxa"/>
            <w:vAlign w:val="bottom"/>
          </w:tcPr>
          <w:p w14:paraId="5E55D27F" w14:textId="77777777" w:rsidR="00E35042" w:rsidRPr="00AC10BA" w:rsidRDefault="00E35042" w:rsidP="00AC10BA">
            <w:pPr>
              <w:tabs>
                <w:tab w:val="decimal" w:pos="827"/>
              </w:tabs>
              <w:snapToGrid w:val="0"/>
              <w:spacing w:line="240" w:lineRule="exact"/>
              <w:ind w:right="-25"/>
              <w:rPr>
                <w:rFonts w:cs="Times New Roman"/>
                <w:szCs w:val="22"/>
              </w:rPr>
            </w:pPr>
          </w:p>
        </w:tc>
        <w:tc>
          <w:tcPr>
            <w:tcW w:w="267" w:type="dxa"/>
            <w:vAlign w:val="bottom"/>
          </w:tcPr>
          <w:p w14:paraId="1D793558" w14:textId="77777777" w:rsidR="00E35042" w:rsidRPr="00AB5DFA" w:rsidRDefault="00E35042">
            <w:pPr>
              <w:tabs>
                <w:tab w:val="decimal" w:pos="885"/>
              </w:tabs>
              <w:spacing w:line="240" w:lineRule="exact"/>
              <w:ind w:right="-105"/>
              <w:rPr>
                <w:rFonts w:cs="Times New Roman"/>
                <w:color w:val="000000"/>
                <w:szCs w:val="22"/>
              </w:rPr>
            </w:pPr>
          </w:p>
        </w:tc>
        <w:tc>
          <w:tcPr>
            <w:tcW w:w="1181" w:type="dxa"/>
            <w:vAlign w:val="bottom"/>
          </w:tcPr>
          <w:p w14:paraId="4E003753" w14:textId="77777777" w:rsidR="00E35042" w:rsidRPr="00AB5DFA" w:rsidRDefault="00E35042">
            <w:pPr>
              <w:tabs>
                <w:tab w:val="decimal" w:pos="885"/>
              </w:tabs>
              <w:spacing w:line="240" w:lineRule="exact"/>
              <w:ind w:right="-105"/>
              <w:rPr>
                <w:rFonts w:cs="Times New Roman"/>
                <w:color w:val="000000"/>
                <w:szCs w:val="22"/>
              </w:rPr>
            </w:pPr>
          </w:p>
        </w:tc>
      </w:tr>
      <w:tr w:rsidR="00D071E4" w:rsidRPr="00AB5DFA" w14:paraId="0095BE12" w14:textId="77777777" w:rsidTr="00AA6956">
        <w:trPr>
          <w:trHeight w:val="137"/>
        </w:trPr>
        <w:tc>
          <w:tcPr>
            <w:tcW w:w="4176" w:type="dxa"/>
            <w:vAlign w:val="bottom"/>
          </w:tcPr>
          <w:p w14:paraId="273790D5" w14:textId="77777777" w:rsidR="00D071E4" w:rsidRPr="00AB5DFA" w:rsidRDefault="00D071E4" w:rsidP="00D071E4">
            <w:pPr>
              <w:spacing w:line="240" w:lineRule="exact"/>
              <w:ind w:firstLine="8"/>
              <w:rPr>
                <w:rFonts w:cs="Times New Roman"/>
                <w:b/>
                <w:bCs/>
                <w:i/>
                <w:iCs/>
                <w:szCs w:val="22"/>
                <w:lang w:eastAsia="th-TH"/>
              </w:rPr>
            </w:pPr>
            <w:r w:rsidRPr="00AB5DFA">
              <w:rPr>
                <w:rFonts w:cs="Times New Roman"/>
                <w:color w:val="000000"/>
                <w:szCs w:val="22"/>
                <w:lang w:val="en-US"/>
              </w:rPr>
              <w:t>Key management personnel of the Bank</w:t>
            </w:r>
          </w:p>
        </w:tc>
        <w:tc>
          <w:tcPr>
            <w:tcW w:w="1144" w:type="dxa"/>
          </w:tcPr>
          <w:p w14:paraId="19BBF500" w14:textId="24A225F0" w:rsidR="00D071E4" w:rsidRPr="00AA6956" w:rsidRDefault="00D071E4" w:rsidP="00D071E4">
            <w:pPr>
              <w:tabs>
                <w:tab w:val="decimal" w:pos="780"/>
              </w:tabs>
              <w:snapToGrid w:val="0"/>
              <w:spacing w:line="240" w:lineRule="exact"/>
              <w:ind w:right="-97"/>
              <w:rPr>
                <w:rFonts w:cs="Times New Roman"/>
                <w:sz w:val="20"/>
              </w:rPr>
            </w:pPr>
            <w:r w:rsidRPr="00AA6956">
              <w:rPr>
                <w:rFonts w:cs="Times New Roman"/>
                <w:color w:val="000000"/>
                <w:sz w:val="20"/>
              </w:rPr>
              <w:t>8</w:t>
            </w:r>
          </w:p>
        </w:tc>
        <w:tc>
          <w:tcPr>
            <w:tcW w:w="239" w:type="dxa"/>
          </w:tcPr>
          <w:p w14:paraId="5AB2CEA0"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18ADB0DC" w14:textId="77777777" w:rsidR="00D071E4" w:rsidRPr="00AA6956" w:rsidRDefault="00D071E4" w:rsidP="00D071E4">
            <w:pPr>
              <w:tabs>
                <w:tab w:val="decimal" w:pos="885"/>
              </w:tabs>
              <w:spacing w:line="240" w:lineRule="exact"/>
              <w:ind w:right="-105"/>
              <w:rPr>
                <w:rFonts w:cs="Times New Roman"/>
                <w:color w:val="000000"/>
                <w:sz w:val="20"/>
              </w:rPr>
            </w:pPr>
            <w:r w:rsidRPr="00AA6956">
              <w:rPr>
                <w:rFonts w:cs="Times New Roman"/>
                <w:color w:val="000000"/>
                <w:sz w:val="20"/>
              </w:rPr>
              <w:t>92</w:t>
            </w:r>
          </w:p>
        </w:tc>
        <w:tc>
          <w:tcPr>
            <w:tcW w:w="270" w:type="dxa"/>
            <w:gridSpan w:val="2"/>
            <w:vAlign w:val="bottom"/>
          </w:tcPr>
          <w:p w14:paraId="5A66AE81"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304168C0" w14:textId="190AD8E0"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color w:val="000000"/>
                <w:sz w:val="20"/>
              </w:rPr>
              <w:t>8</w:t>
            </w:r>
          </w:p>
        </w:tc>
        <w:tc>
          <w:tcPr>
            <w:tcW w:w="267" w:type="dxa"/>
            <w:vAlign w:val="bottom"/>
          </w:tcPr>
          <w:p w14:paraId="585C5814"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vAlign w:val="bottom"/>
          </w:tcPr>
          <w:p w14:paraId="69ABD84C" w14:textId="77777777" w:rsidR="00D071E4" w:rsidRPr="00AA6956" w:rsidRDefault="00D071E4" w:rsidP="00D071E4">
            <w:pPr>
              <w:tabs>
                <w:tab w:val="decimal" w:pos="885"/>
              </w:tabs>
              <w:spacing w:line="240" w:lineRule="exact"/>
              <w:ind w:right="-105"/>
              <w:rPr>
                <w:rFonts w:cs="Times New Roman"/>
                <w:color w:val="000000"/>
                <w:sz w:val="20"/>
              </w:rPr>
            </w:pPr>
            <w:r w:rsidRPr="00AA6956">
              <w:rPr>
                <w:rFonts w:cs="Times New Roman"/>
                <w:color w:val="000000"/>
                <w:sz w:val="20"/>
              </w:rPr>
              <w:t>92</w:t>
            </w:r>
          </w:p>
        </w:tc>
      </w:tr>
      <w:tr w:rsidR="00D071E4" w:rsidRPr="00AB5DFA" w14:paraId="5E16A7AF" w14:textId="77777777">
        <w:trPr>
          <w:trHeight w:val="137"/>
        </w:trPr>
        <w:tc>
          <w:tcPr>
            <w:tcW w:w="4176" w:type="dxa"/>
            <w:vAlign w:val="bottom"/>
          </w:tcPr>
          <w:p w14:paraId="0BA95F95" w14:textId="77777777" w:rsidR="00D071E4" w:rsidRPr="00AB5DFA" w:rsidRDefault="00D071E4" w:rsidP="00D071E4">
            <w:pPr>
              <w:spacing w:line="240" w:lineRule="exact"/>
              <w:ind w:firstLine="8"/>
              <w:rPr>
                <w:rFonts w:cs="Times New Roman"/>
                <w:b/>
                <w:bCs/>
                <w:i/>
                <w:iCs/>
                <w:szCs w:val="22"/>
                <w:lang w:eastAsia="th-TH"/>
              </w:rPr>
            </w:pPr>
          </w:p>
        </w:tc>
        <w:tc>
          <w:tcPr>
            <w:tcW w:w="1144" w:type="dxa"/>
          </w:tcPr>
          <w:p w14:paraId="7BC47C97" w14:textId="77777777" w:rsidR="00D071E4" w:rsidRPr="00AA6956" w:rsidRDefault="00D071E4" w:rsidP="00D071E4">
            <w:pPr>
              <w:tabs>
                <w:tab w:val="decimal" w:pos="780"/>
              </w:tabs>
              <w:snapToGrid w:val="0"/>
              <w:spacing w:line="240" w:lineRule="exact"/>
              <w:ind w:right="-97"/>
              <w:rPr>
                <w:rFonts w:cs="Times New Roman"/>
                <w:sz w:val="20"/>
              </w:rPr>
            </w:pPr>
          </w:p>
        </w:tc>
        <w:tc>
          <w:tcPr>
            <w:tcW w:w="239" w:type="dxa"/>
          </w:tcPr>
          <w:p w14:paraId="3BECB1AB"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0268B249" w14:textId="77777777" w:rsidR="00D071E4" w:rsidRPr="00AA6956" w:rsidRDefault="00D071E4" w:rsidP="00D071E4">
            <w:pPr>
              <w:tabs>
                <w:tab w:val="decimal" w:pos="885"/>
              </w:tabs>
              <w:spacing w:line="240" w:lineRule="exact"/>
              <w:ind w:right="-105"/>
              <w:rPr>
                <w:rFonts w:cs="Times New Roman"/>
                <w:color w:val="000000"/>
                <w:sz w:val="20"/>
              </w:rPr>
            </w:pPr>
          </w:p>
        </w:tc>
        <w:tc>
          <w:tcPr>
            <w:tcW w:w="270" w:type="dxa"/>
            <w:gridSpan w:val="2"/>
            <w:vAlign w:val="bottom"/>
          </w:tcPr>
          <w:p w14:paraId="058C40BD"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vAlign w:val="bottom"/>
          </w:tcPr>
          <w:p w14:paraId="709C3833" w14:textId="77777777" w:rsidR="00D071E4" w:rsidRPr="00AA6956" w:rsidRDefault="00D071E4" w:rsidP="00D071E4">
            <w:pPr>
              <w:tabs>
                <w:tab w:val="decimal" w:pos="827"/>
              </w:tabs>
              <w:snapToGrid w:val="0"/>
              <w:spacing w:line="240" w:lineRule="exact"/>
              <w:ind w:right="-25"/>
              <w:rPr>
                <w:rFonts w:cs="Times New Roman"/>
                <w:sz w:val="20"/>
              </w:rPr>
            </w:pPr>
          </w:p>
        </w:tc>
        <w:tc>
          <w:tcPr>
            <w:tcW w:w="267" w:type="dxa"/>
            <w:vAlign w:val="bottom"/>
          </w:tcPr>
          <w:p w14:paraId="3424ED70"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vAlign w:val="bottom"/>
          </w:tcPr>
          <w:p w14:paraId="07B5A20E" w14:textId="77777777" w:rsidR="00D071E4" w:rsidRPr="00AA6956" w:rsidRDefault="00D071E4" w:rsidP="00D071E4">
            <w:pPr>
              <w:tabs>
                <w:tab w:val="decimal" w:pos="885"/>
              </w:tabs>
              <w:spacing w:line="240" w:lineRule="exact"/>
              <w:ind w:right="-105"/>
              <w:rPr>
                <w:rFonts w:cs="Times New Roman"/>
                <w:color w:val="000000"/>
                <w:sz w:val="20"/>
              </w:rPr>
            </w:pPr>
          </w:p>
        </w:tc>
      </w:tr>
      <w:tr w:rsidR="00D071E4" w:rsidRPr="00AB5DFA" w14:paraId="188A6707" w14:textId="77777777">
        <w:trPr>
          <w:trHeight w:val="137"/>
        </w:trPr>
        <w:tc>
          <w:tcPr>
            <w:tcW w:w="4176" w:type="dxa"/>
            <w:vAlign w:val="bottom"/>
          </w:tcPr>
          <w:p w14:paraId="262BD20C" w14:textId="77777777" w:rsidR="00D071E4" w:rsidRPr="00AB5DFA" w:rsidRDefault="00D071E4" w:rsidP="00D071E4">
            <w:pPr>
              <w:spacing w:line="240" w:lineRule="exact"/>
              <w:ind w:firstLine="8"/>
              <w:rPr>
                <w:rFonts w:cs="Times New Roman"/>
                <w:b/>
                <w:bCs/>
                <w:i/>
                <w:iCs/>
                <w:szCs w:val="22"/>
              </w:rPr>
            </w:pPr>
            <w:r w:rsidRPr="00AB5DFA">
              <w:rPr>
                <w:rFonts w:cs="Times New Roman"/>
                <w:b/>
                <w:bCs/>
                <w:i/>
                <w:iCs/>
                <w:szCs w:val="22"/>
                <w:lang w:eastAsia="th-TH"/>
              </w:rPr>
              <w:t>Interest expenses</w:t>
            </w:r>
          </w:p>
        </w:tc>
        <w:tc>
          <w:tcPr>
            <w:tcW w:w="1144" w:type="dxa"/>
          </w:tcPr>
          <w:p w14:paraId="7A25D84B" w14:textId="77777777" w:rsidR="00D071E4" w:rsidRPr="00AA6956" w:rsidRDefault="00D071E4" w:rsidP="00D071E4">
            <w:pPr>
              <w:tabs>
                <w:tab w:val="decimal" w:pos="780"/>
              </w:tabs>
              <w:snapToGrid w:val="0"/>
              <w:spacing w:line="240" w:lineRule="exact"/>
              <w:ind w:right="-97"/>
              <w:rPr>
                <w:rFonts w:cs="Times New Roman"/>
                <w:sz w:val="20"/>
              </w:rPr>
            </w:pPr>
          </w:p>
        </w:tc>
        <w:tc>
          <w:tcPr>
            <w:tcW w:w="239" w:type="dxa"/>
          </w:tcPr>
          <w:p w14:paraId="18E7AF75"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0B42D8E0" w14:textId="77777777" w:rsidR="00D071E4" w:rsidRPr="00AA6956" w:rsidRDefault="00D071E4" w:rsidP="00D071E4">
            <w:pPr>
              <w:tabs>
                <w:tab w:val="decimal" w:pos="885"/>
              </w:tabs>
              <w:spacing w:line="240" w:lineRule="exact"/>
              <w:ind w:right="-105"/>
              <w:rPr>
                <w:rFonts w:cs="Times New Roman"/>
                <w:color w:val="000000"/>
                <w:sz w:val="20"/>
              </w:rPr>
            </w:pPr>
          </w:p>
        </w:tc>
        <w:tc>
          <w:tcPr>
            <w:tcW w:w="270" w:type="dxa"/>
            <w:gridSpan w:val="2"/>
            <w:vAlign w:val="bottom"/>
          </w:tcPr>
          <w:p w14:paraId="1E86B3C9"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vAlign w:val="bottom"/>
          </w:tcPr>
          <w:p w14:paraId="30ABF884" w14:textId="77777777" w:rsidR="00D071E4" w:rsidRPr="00AA6956" w:rsidRDefault="00D071E4" w:rsidP="00D071E4">
            <w:pPr>
              <w:tabs>
                <w:tab w:val="decimal" w:pos="827"/>
              </w:tabs>
              <w:snapToGrid w:val="0"/>
              <w:spacing w:line="240" w:lineRule="exact"/>
              <w:ind w:right="-25"/>
              <w:rPr>
                <w:rFonts w:cs="Times New Roman"/>
                <w:sz w:val="20"/>
              </w:rPr>
            </w:pPr>
          </w:p>
        </w:tc>
        <w:tc>
          <w:tcPr>
            <w:tcW w:w="267" w:type="dxa"/>
            <w:vAlign w:val="bottom"/>
          </w:tcPr>
          <w:p w14:paraId="5069B944"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vAlign w:val="bottom"/>
          </w:tcPr>
          <w:p w14:paraId="02F55354" w14:textId="77777777" w:rsidR="00D071E4" w:rsidRPr="00AA6956" w:rsidRDefault="00D071E4" w:rsidP="00D071E4">
            <w:pPr>
              <w:tabs>
                <w:tab w:val="decimal" w:pos="885"/>
              </w:tabs>
              <w:spacing w:line="240" w:lineRule="exact"/>
              <w:ind w:right="-105"/>
              <w:rPr>
                <w:rFonts w:cs="Times New Roman"/>
                <w:color w:val="000000"/>
                <w:sz w:val="20"/>
              </w:rPr>
            </w:pPr>
          </w:p>
        </w:tc>
      </w:tr>
      <w:tr w:rsidR="00D071E4" w:rsidRPr="00AB5DFA" w14:paraId="66D374DC" w14:textId="77777777">
        <w:trPr>
          <w:trHeight w:val="137"/>
        </w:trPr>
        <w:tc>
          <w:tcPr>
            <w:tcW w:w="4176" w:type="dxa"/>
          </w:tcPr>
          <w:p w14:paraId="109F4327" w14:textId="77777777" w:rsidR="00D071E4" w:rsidRPr="00AB5DFA" w:rsidRDefault="00D071E4" w:rsidP="00D071E4">
            <w:pPr>
              <w:tabs>
                <w:tab w:val="left" w:pos="162"/>
              </w:tabs>
              <w:spacing w:line="240" w:lineRule="exact"/>
              <w:ind w:right="1"/>
              <w:rPr>
                <w:rFonts w:cs="Times New Roman"/>
                <w:color w:val="000000"/>
                <w:szCs w:val="22"/>
                <w:lang w:val="en-US"/>
              </w:rPr>
            </w:pPr>
            <w:r>
              <w:rPr>
                <w:rFonts w:cs="Times New Roman"/>
                <w:color w:val="000000"/>
                <w:szCs w:val="22"/>
                <w:lang w:val="en-US"/>
              </w:rPr>
              <w:t xml:space="preserve">Parent </w:t>
            </w:r>
            <w:r w:rsidRPr="00AB5DFA">
              <w:rPr>
                <w:rFonts w:cs="Times New Roman"/>
                <w:color w:val="000000"/>
                <w:szCs w:val="22"/>
                <w:lang w:val="en-US"/>
              </w:rPr>
              <w:t>company</w:t>
            </w:r>
          </w:p>
        </w:tc>
        <w:tc>
          <w:tcPr>
            <w:tcW w:w="1144" w:type="dxa"/>
          </w:tcPr>
          <w:p w14:paraId="48DFDDD9" w14:textId="45EBA4EC" w:rsidR="00D071E4" w:rsidRPr="00AA6956" w:rsidRDefault="00D071E4" w:rsidP="00D071E4">
            <w:pPr>
              <w:tabs>
                <w:tab w:val="decimal" w:pos="780"/>
              </w:tabs>
              <w:snapToGrid w:val="0"/>
              <w:spacing w:line="240" w:lineRule="exact"/>
              <w:ind w:right="-97"/>
              <w:rPr>
                <w:rFonts w:cs="Times New Roman"/>
                <w:sz w:val="20"/>
              </w:rPr>
            </w:pPr>
            <w:r w:rsidRPr="00AA6956">
              <w:rPr>
                <w:rFonts w:cs="Times New Roman"/>
                <w:color w:val="000000"/>
                <w:sz w:val="20"/>
              </w:rPr>
              <w:t>93,999</w:t>
            </w:r>
          </w:p>
        </w:tc>
        <w:tc>
          <w:tcPr>
            <w:tcW w:w="239" w:type="dxa"/>
          </w:tcPr>
          <w:p w14:paraId="4F4EADE4"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1871D86D" w14:textId="77777777" w:rsidR="00D071E4" w:rsidRPr="00AA6956" w:rsidRDefault="00D071E4" w:rsidP="00D071E4">
            <w:pPr>
              <w:tabs>
                <w:tab w:val="decimal" w:pos="875"/>
              </w:tabs>
              <w:snapToGrid w:val="0"/>
              <w:spacing w:line="240" w:lineRule="exact"/>
              <w:ind w:right="-97"/>
              <w:rPr>
                <w:rFonts w:cs="Times New Roman"/>
                <w:sz w:val="20"/>
              </w:rPr>
            </w:pPr>
            <w:r w:rsidRPr="00AA6956">
              <w:rPr>
                <w:rFonts w:cs="Times New Roman"/>
                <w:sz w:val="20"/>
              </w:rPr>
              <w:t>92,879</w:t>
            </w:r>
          </w:p>
        </w:tc>
        <w:tc>
          <w:tcPr>
            <w:tcW w:w="270" w:type="dxa"/>
            <w:gridSpan w:val="2"/>
            <w:vAlign w:val="bottom"/>
          </w:tcPr>
          <w:p w14:paraId="628883D8"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2A36E2CA" w14:textId="502ECC49"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color w:val="000000"/>
                <w:sz w:val="20"/>
              </w:rPr>
              <w:t>93,999</w:t>
            </w:r>
          </w:p>
        </w:tc>
        <w:tc>
          <w:tcPr>
            <w:tcW w:w="267" w:type="dxa"/>
            <w:vAlign w:val="bottom"/>
          </w:tcPr>
          <w:p w14:paraId="16A739C0"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285F307A" w14:textId="77777777"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sz w:val="20"/>
              </w:rPr>
              <w:t>92,879</w:t>
            </w:r>
          </w:p>
        </w:tc>
      </w:tr>
      <w:tr w:rsidR="00D071E4" w:rsidRPr="00AB5DFA" w14:paraId="3901372A" w14:textId="77777777">
        <w:trPr>
          <w:trHeight w:val="137"/>
        </w:trPr>
        <w:tc>
          <w:tcPr>
            <w:tcW w:w="4176" w:type="dxa"/>
          </w:tcPr>
          <w:p w14:paraId="15123741" w14:textId="77777777" w:rsidR="00D071E4" w:rsidRPr="00AB5DFA" w:rsidRDefault="00D071E4" w:rsidP="00D071E4">
            <w:pPr>
              <w:tabs>
                <w:tab w:val="left" w:pos="162"/>
              </w:tabs>
              <w:spacing w:line="240" w:lineRule="exact"/>
              <w:ind w:right="1"/>
              <w:rPr>
                <w:rFonts w:cs="Times New Roman"/>
                <w:color w:val="000000"/>
                <w:szCs w:val="22"/>
                <w:lang w:val="en-US"/>
              </w:rPr>
            </w:pPr>
            <w:r w:rsidRPr="00AB5DFA">
              <w:rPr>
                <w:rFonts w:cs="Times New Roman"/>
                <w:color w:val="000000"/>
                <w:szCs w:val="22"/>
                <w:lang w:val="en-US"/>
              </w:rPr>
              <w:t>Subsidiary</w:t>
            </w:r>
          </w:p>
        </w:tc>
        <w:tc>
          <w:tcPr>
            <w:tcW w:w="1144" w:type="dxa"/>
          </w:tcPr>
          <w:p w14:paraId="76DE7B39" w14:textId="7C22BE75" w:rsidR="00D071E4" w:rsidRPr="00AA6956" w:rsidRDefault="00D071E4" w:rsidP="00D071E4">
            <w:pPr>
              <w:tabs>
                <w:tab w:val="decimal" w:pos="780"/>
              </w:tabs>
              <w:snapToGrid w:val="0"/>
              <w:spacing w:line="240" w:lineRule="exact"/>
              <w:ind w:right="-97"/>
              <w:rPr>
                <w:rFonts w:cs="Times New Roman"/>
                <w:sz w:val="20"/>
              </w:rPr>
            </w:pPr>
            <w:r w:rsidRPr="00AA6956">
              <w:rPr>
                <w:rFonts w:cs="Times New Roman"/>
                <w:color w:val="000000"/>
                <w:sz w:val="20"/>
              </w:rPr>
              <w:t>-</w:t>
            </w:r>
          </w:p>
        </w:tc>
        <w:tc>
          <w:tcPr>
            <w:tcW w:w="239" w:type="dxa"/>
          </w:tcPr>
          <w:p w14:paraId="502A25E7"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7BFCF3D8" w14:textId="77777777" w:rsidR="00D071E4" w:rsidRPr="00AA6956" w:rsidRDefault="00D071E4" w:rsidP="00D071E4">
            <w:pPr>
              <w:tabs>
                <w:tab w:val="decimal" w:pos="875"/>
              </w:tabs>
              <w:snapToGrid w:val="0"/>
              <w:spacing w:line="240" w:lineRule="exact"/>
              <w:ind w:right="-97"/>
              <w:rPr>
                <w:rFonts w:cs="Times New Roman"/>
                <w:sz w:val="20"/>
              </w:rPr>
            </w:pPr>
            <w:r w:rsidRPr="00AA6956">
              <w:rPr>
                <w:rFonts w:cs="Times New Roman"/>
                <w:sz w:val="20"/>
              </w:rPr>
              <w:t>-</w:t>
            </w:r>
          </w:p>
        </w:tc>
        <w:tc>
          <w:tcPr>
            <w:tcW w:w="270" w:type="dxa"/>
            <w:gridSpan w:val="2"/>
            <w:vAlign w:val="bottom"/>
          </w:tcPr>
          <w:p w14:paraId="32239902"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1AB1BF2A" w14:textId="2E5FEE3A"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color w:val="000000"/>
                <w:sz w:val="20"/>
              </w:rPr>
              <w:t>294</w:t>
            </w:r>
          </w:p>
        </w:tc>
        <w:tc>
          <w:tcPr>
            <w:tcW w:w="267" w:type="dxa"/>
            <w:vAlign w:val="bottom"/>
          </w:tcPr>
          <w:p w14:paraId="2FFF7524"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763DB978" w14:textId="77777777"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sz w:val="20"/>
              </w:rPr>
              <w:t>319</w:t>
            </w:r>
          </w:p>
        </w:tc>
      </w:tr>
      <w:tr w:rsidR="00D071E4" w:rsidRPr="00AB5DFA" w14:paraId="03995023" w14:textId="77777777">
        <w:trPr>
          <w:trHeight w:val="137"/>
        </w:trPr>
        <w:tc>
          <w:tcPr>
            <w:tcW w:w="4176" w:type="dxa"/>
            <w:vAlign w:val="bottom"/>
          </w:tcPr>
          <w:p w14:paraId="7EAE28C9" w14:textId="77777777" w:rsidR="00D071E4" w:rsidRPr="00AB5DFA" w:rsidRDefault="00D071E4" w:rsidP="00D071E4">
            <w:pPr>
              <w:pStyle w:val="ListParagraph"/>
              <w:spacing w:line="240" w:lineRule="exact"/>
              <w:ind w:left="0"/>
              <w:contextualSpacing w:val="0"/>
              <w:rPr>
                <w:szCs w:val="22"/>
                <w:lang w:val="en-US"/>
              </w:rPr>
            </w:pPr>
            <w:r w:rsidRPr="00AB5DFA">
              <w:rPr>
                <w:szCs w:val="22"/>
                <w:lang w:val="en-US"/>
              </w:rPr>
              <w:t>Other related parties</w:t>
            </w:r>
          </w:p>
        </w:tc>
        <w:tc>
          <w:tcPr>
            <w:tcW w:w="1144" w:type="dxa"/>
          </w:tcPr>
          <w:p w14:paraId="7A5FA1C0" w14:textId="5BF18EB4" w:rsidR="00D071E4" w:rsidRPr="00AA6956" w:rsidRDefault="00D071E4" w:rsidP="00D071E4">
            <w:pPr>
              <w:tabs>
                <w:tab w:val="decimal" w:pos="780"/>
              </w:tabs>
              <w:snapToGrid w:val="0"/>
              <w:spacing w:line="240" w:lineRule="exact"/>
              <w:ind w:right="-97"/>
              <w:rPr>
                <w:rFonts w:cs="Times New Roman"/>
                <w:sz w:val="20"/>
              </w:rPr>
            </w:pPr>
            <w:r w:rsidRPr="00AA6956">
              <w:rPr>
                <w:rFonts w:cs="Times New Roman"/>
                <w:color w:val="000000"/>
                <w:sz w:val="20"/>
              </w:rPr>
              <w:t>15,330</w:t>
            </w:r>
          </w:p>
        </w:tc>
        <w:tc>
          <w:tcPr>
            <w:tcW w:w="239" w:type="dxa"/>
          </w:tcPr>
          <w:p w14:paraId="41CD30F8"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77DC7B6C" w14:textId="77777777" w:rsidR="00D071E4" w:rsidRPr="00AA6956" w:rsidRDefault="00D071E4" w:rsidP="00D071E4">
            <w:pPr>
              <w:tabs>
                <w:tab w:val="decimal" w:pos="875"/>
              </w:tabs>
              <w:snapToGrid w:val="0"/>
              <w:spacing w:line="240" w:lineRule="exact"/>
              <w:ind w:right="-97"/>
              <w:rPr>
                <w:rFonts w:cs="Times New Roman"/>
                <w:sz w:val="20"/>
              </w:rPr>
            </w:pPr>
            <w:r w:rsidRPr="00AA6956">
              <w:rPr>
                <w:rFonts w:cs="Times New Roman"/>
                <w:sz w:val="20"/>
              </w:rPr>
              <w:t>10,271</w:t>
            </w:r>
          </w:p>
        </w:tc>
        <w:tc>
          <w:tcPr>
            <w:tcW w:w="270" w:type="dxa"/>
            <w:gridSpan w:val="2"/>
            <w:vAlign w:val="bottom"/>
          </w:tcPr>
          <w:p w14:paraId="6077DC90"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715563BD" w14:textId="3142FB84"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color w:val="000000"/>
                <w:sz w:val="20"/>
              </w:rPr>
              <w:t>15,330</w:t>
            </w:r>
          </w:p>
        </w:tc>
        <w:tc>
          <w:tcPr>
            <w:tcW w:w="267" w:type="dxa"/>
            <w:vAlign w:val="bottom"/>
          </w:tcPr>
          <w:p w14:paraId="73E04B49"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7EB512A5" w14:textId="77777777"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sz w:val="20"/>
              </w:rPr>
              <w:t>10,271</w:t>
            </w:r>
          </w:p>
        </w:tc>
      </w:tr>
      <w:tr w:rsidR="00D071E4" w:rsidRPr="00AB5DFA" w14:paraId="3BCA94CF" w14:textId="77777777">
        <w:trPr>
          <w:trHeight w:val="137"/>
        </w:trPr>
        <w:tc>
          <w:tcPr>
            <w:tcW w:w="4176" w:type="dxa"/>
          </w:tcPr>
          <w:p w14:paraId="2BA3FC7F" w14:textId="77777777" w:rsidR="00D071E4" w:rsidRPr="00AB5DFA" w:rsidRDefault="00D071E4" w:rsidP="00D071E4">
            <w:pPr>
              <w:tabs>
                <w:tab w:val="left" w:pos="162"/>
              </w:tabs>
              <w:spacing w:line="240" w:lineRule="exact"/>
              <w:ind w:right="1"/>
              <w:rPr>
                <w:rFonts w:cs="Times New Roman"/>
                <w:color w:val="000000"/>
                <w:szCs w:val="22"/>
                <w:lang w:val="en-US"/>
              </w:rPr>
            </w:pPr>
            <w:r w:rsidRPr="00AB5DFA">
              <w:rPr>
                <w:rFonts w:cs="Times New Roman"/>
                <w:color w:val="000000"/>
                <w:szCs w:val="22"/>
                <w:lang w:val="en-US"/>
              </w:rPr>
              <w:t>Key management personnel of the Bank</w:t>
            </w:r>
          </w:p>
        </w:tc>
        <w:tc>
          <w:tcPr>
            <w:tcW w:w="1144" w:type="dxa"/>
          </w:tcPr>
          <w:p w14:paraId="4D1A6D4D" w14:textId="5CFC8780" w:rsidR="00D071E4" w:rsidRPr="00AA6956" w:rsidRDefault="00D071E4" w:rsidP="00D071E4">
            <w:pPr>
              <w:tabs>
                <w:tab w:val="decimal" w:pos="780"/>
              </w:tabs>
              <w:snapToGrid w:val="0"/>
              <w:spacing w:line="240" w:lineRule="exact"/>
              <w:ind w:right="-97"/>
              <w:rPr>
                <w:rFonts w:cs="Times New Roman"/>
                <w:sz w:val="20"/>
              </w:rPr>
            </w:pPr>
            <w:r w:rsidRPr="00AA6956">
              <w:rPr>
                <w:rFonts w:cs="Times New Roman"/>
                <w:color w:val="000000"/>
                <w:sz w:val="20"/>
              </w:rPr>
              <w:t>746</w:t>
            </w:r>
          </w:p>
        </w:tc>
        <w:tc>
          <w:tcPr>
            <w:tcW w:w="239" w:type="dxa"/>
          </w:tcPr>
          <w:p w14:paraId="09E002A9"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71D2BF25" w14:textId="77777777" w:rsidR="00D071E4" w:rsidRPr="00AA6956" w:rsidRDefault="00D071E4" w:rsidP="00D071E4">
            <w:pPr>
              <w:tabs>
                <w:tab w:val="decimal" w:pos="875"/>
              </w:tabs>
              <w:snapToGrid w:val="0"/>
              <w:spacing w:line="240" w:lineRule="exact"/>
              <w:ind w:right="-97"/>
              <w:rPr>
                <w:rFonts w:cs="Times New Roman"/>
                <w:sz w:val="20"/>
              </w:rPr>
            </w:pPr>
            <w:r w:rsidRPr="00AA6956">
              <w:rPr>
                <w:rFonts w:cs="Times New Roman"/>
                <w:sz w:val="20"/>
              </w:rPr>
              <w:t>461</w:t>
            </w:r>
          </w:p>
        </w:tc>
        <w:tc>
          <w:tcPr>
            <w:tcW w:w="270" w:type="dxa"/>
            <w:gridSpan w:val="2"/>
            <w:vAlign w:val="bottom"/>
          </w:tcPr>
          <w:p w14:paraId="3CFBDFA9"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25C01B8E" w14:textId="71B7C5A0"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color w:val="000000"/>
                <w:sz w:val="20"/>
              </w:rPr>
              <w:t>746</w:t>
            </w:r>
          </w:p>
        </w:tc>
        <w:tc>
          <w:tcPr>
            <w:tcW w:w="267" w:type="dxa"/>
          </w:tcPr>
          <w:p w14:paraId="55EDE329"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22308E2A" w14:textId="77777777"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sz w:val="20"/>
              </w:rPr>
              <w:t>461</w:t>
            </w:r>
          </w:p>
        </w:tc>
      </w:tr>
      <w:tr w:rsidR="00D071E4" w:rsidRPr="00AB5DFA" w14:paraId="194860F3" w14:textId="77777777" w:rsidTr="00AA6956">
        <w:trPr>
          <w:trHeight w:val="137"/>
        </w:trPr>
        <w:tc>
          <w:tcPr>
            <w:tcW w:w="4176" w:type="dxa"/>
            <w:vAlign w:val="bottom"/>
          </w:tcPr>
          <w:p w14:paraId="65BBA1D6" w14:textId="77777777" w:rsidR="00D071E4" w:rsidRPr="00AB5DFA" w:rsidRDefault="00D071E4" w:rsidP="00D071E4">
            <w:pPr>
              <w:spacing w:line="240" w:lineRule="exact"/>
              <w:ind w:firstLine="8"/>
              <w:rPr>
                <w:rFonts w:cs="Times New Roman"/>
                <w:b/>
                <w:bCs/>
                <w:szCs w:val="22"/>
                <w:lang w:eastAsia="th-TH"/>
              </w:rPr>
            </w:pPr>
          </w:p>
        </w:tc>
        <w:tc>
          <w:tcPr>
            <w:tcW w:w="1144" w:type="dxa"/>
            <w:vAlign w:val="bottom"/>
          </w:tcPr>
          <w:p w14:paraId="6A3C8A5F" w14:textId="77777777" w:rsidR="00D071E4" w:rsidRPr="00AA6956" w:rsidRDefault="00D071E4" w:rsidP="00D071E4">
            <w:pPr>
              <w:tabs>
                <w:tab w:val="decimal" w:pos="780"/>
              </w:tabs>
              <w:snapToGrid w:val="0"/>
              <w:spacing w:line="240" w:lineRule="exact"/>
              <w:ind w:right="-97"/>
              <w:rPr>
                <w:rFonts w:cs="Times New Roman"/>
                <w:sz w:val="20"/>
              </w:rPr>
            </w:pPr>
          </w:p>
        </w:tc>
        <w:tc>
          <w:tcPr>
            <w:tcW w:w="239" w:type="dxa"/>
          </w:tcPr>
          <w:p w14:paraId="2F95537A"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vAlign w:val="bottom"/>
          </w:tcPr>
          <w:p w14:paraId="0EB0378E" w14:textId="77777777" w:rsidR="00D071E4" w:rsidRPr="00AA6956" w:rsidRDefault="00D071E4" w:rsidP="00D071E4">
            <w:pPr>
              <w:tabs>
                <w:tab w:val="decimal" w:pos="875"/>
              </w:tabs>
              <w:spacing w:line="240" w:lineRule="exact"/>
              <w:ind w:right="-97"/>
              <w:rPr>
                <w:rFonts w:cs="Times New Roman"/>
                <w:color w:val="000000"/>
                <w:sz w:val="20"/>
              </w:rPr>
            </w:pPr>
          </w:p>
        </w:tc>
        <w:tc>
          <w:tcPr>
            <w:tcW w:w="270" w:type="dxa"/>
            <w:gridSpan w:val="2"/>
            <w:vAlign w:val="bottom"/>
          </w:tcPr>
          <w:p w14:paraId="194FF9F6"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2C350EC3" w14:textId="77777777" w:rsidR="00D071E4" w:rsidRPr="00AA6956" w:rsidRDefault="00D071E4" w:rsidP="00D071E4">
            <w:pPr>
              <w:tabs>
                <w:tab w:val="decimal" w:pos="827"/>
              </w:tabs>
              <w:snapToGrid w:val="0"/>
              <w:spacing w:line="240" w:lineRule="exact"/>
              <w:ind w:right="-25"/>
              <w:rPr>
                <w:rFonts w:cs="Times New Roman"/>
                <w:sz w:val="20"/>
              </w:rPr>
            </w:pPr>
          </w:p>
        </w:tc>
        <w:tc>
          <w:tcPr>
            <w:tcW w:w="267" w:type="dxa"/>
          </w:tcPr>
          <w:p w14:paraId="0A8411C1"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vAlign w:val="bottom"/>
          </w:tcPr>
          <w:p w14:paraId="07A9D476" w14:textId="77777777" w:rsidR="00D071E4" w:rsidRPr="00AA6956" w:rsidRDefault="00D071E4" w:rsidP="00D071E4">
            <w:pPr>
              <w:tabs>
                <w:tab w:val="decimal" w:pos="827"/>
                <w:tab w:val="decimal" w:pos="927"/>
              </w:tabs>
              <w:spacing w:line="240" w:lineRule="exact"/>
              <w:rPr>
                <w:rFonts w:cs="Times New Roman"/>
                <w:color w:val="000000"/>
                <w:sz w:val="20"/>
              </w:rPr>
            </w:pPr>
          </w:p>
        </w:tc>
      </w:tr>
      <w:tr w:rsidR="005F7387" w:rsidRPr="00AB5DFA" w14:paraId="5479432D" w14:textId="77777777">
        <w:trPr>
          <w:trHeight w:val="137"/>
        </w:trPr>
        <w:tc>
          <w:tcPr>
            <w:tcW w:w="4176" w:type="dxa"/>
            <w:vAlign w:val="bottom"/>
          </w:tcPr>
          <w:p w14:paraId="06B27BBB" w14:textId="77777777" w:rsidR="005F7387" w:rsidRPr="00AB5DFA" w:rsidRDefault="005F7387" w:rsidP="00D071E4">
            <w:pPr>
              <w:spacing w:line="240" w:lineRule="exact"/>
              <w:ind w:firstLine="8"/>
              <w:rPr>
                <w:rFonts w:cs="Times New Roman"/>
                <w:b/>
                <w:bCs/>
                <w:szCs w:val="22"/>
                <w:lang w:eastAsia="th-TH"/>
              </w:rPr>
            </w:pPr>
          </w:p>
        </w:tc>
        <w:tc>
          <w:tcPr>
            <w:tcW w:w="1144" w:type="dxa"/>
            <w:vAlign w:val="bottom"/>
          </w:tcPr>
          <w:p w14:paraId="08416F15" w14:textId="77777777" w:rsidR="005F7387" w:rsidRPr="00D071E4" w:rsidRDefault="005F7387" w:rsidP="00D071E4">
            <w:pPr>
              <w:tabs>
                <w:tab w:val="decimal" w:pos="780"/>
              </w:tabs>
              <w:snapToGrid w:val="0"/>
              <w:spacing w:line="240" w:lineRule="exact"/>
              <w:ind w:right="-97"/>
              <w:rPr>
                <w:rFonts w:cs="Times New Roman"/>
                <w:sz w:val="20"/>
              </w:rPr>
            </w:pPr>
          </w:p>
        </w:tc>
        <w:tc>
          <w:tcPr>
            <w:tcW w:w="239" w:type="dxa"/>
          </w:tcPr>
          <w:p w14:paraId="514F2A4E" w14:textId="77777777" w:rsidR="005F7387" w:rsidRPr="00D071E4" w:rsidRDefault="005F7387" w:rsidP="00D071E4">
            <w:pPr>
              <w:tabs>
                <w:tab w:val="decimal" w:pos="885"/>
              </w:tabs>
              <w:spacing w:line="240" w:lineRule="exact"/>
              <w:ind w:right="-105"/>
              <w:rPr>
                <w:rFonts w:cs="Times New Roman"/>
                <w:color w:val="000000"/>
                <w:sz w:val="20"/>
              </w:rPr>
            </w:pPr>
          </w:p>
        </w:tc>
        <w:tc>
          <w:tcPr>
            <w:tcW w:w="1201" w:type="dxa"/>
            <w:gridSpan w:val="2"/>
            <w:vAlign w:val="bottom"/>
          </w:tcPr>
          <w:p w14:paraId="6516DC95" w14:textId="77777777" w:rsidR="005F7387" w:rsidRPr="00D071E4" w:rsidRDefault="005F7387" w:rsidP="00D071E4">
            <w:pPr>
              <w:tabs>
                <w:tab w:val="decimal" w:pos="875"/>
              </w:tabs>
              <w:spacing w:line="240" w:lineRule="exact"/>
              <w:ind w:right="-97"/>
              <w:rPr>
                <w:rFonts w:cs="Times New Roman"/>
                <w:color w:val="000000"/>
                <w:sz w:val="20"/>
              </w:rPr>
            </w:pPr>
          </w:p>
        </w:tc>
        <w:tc>
          <w:tcPr>
            <w:tcW w:w="270" w:type="dxa"/>
            <w:gridSpan w:val="2"/>
            <w:vAlign w:val="bottom"/>
          </w:tcPr>
          <w:p w14:paraId="39192FB3" w14:textId="77777777" w:rsidR="005F7387" w:rsidRPr="00D071E4" w:rsidRDefault="005F7387" w:rsidP="00D071E4">
            <w:pPr>
              <w:tabs>
                <w:tab w:val="decimal" w:pos="885"/>
              </w:tabs>
              <w:spacing w:line="240" w:lineRule="exact"/>
              <w:ind w:right="-105"/>
              <w:rPr>
                <w:rFonts w:cs="Times New Roman"/>
                <w:color w:val="000000"/>
                <w:sz w:val="20"/>
              </w:rPr>
            </w:pPr>
          </w:p>
        </w:tc>
        <w:tc>
          <w:tcPr>
            <w:tcW w:w="1197" w:type="dxa"/>
          </w:tcPr>
          <w:p w14:paraId="1647AB44" w14:textId="77777777" w:rsidR="005F7387" w:rsidRPr="00D071E4" w:rsidRDefault="005F7387" w:rsidP="00D071E4">
            <w:pPr>
              <w:tabs>
                <w:tab w:val="decimal" w:pos="827"/>
              </w:tabs>
              <w:snapToGrid w:val="0"/>
              <w:spacing w:line="240" w:lineRule="exact"/>
              <w:ind w:right="-25"/>
              <w:rPr>
                <w:rFonts w:cs="Times New Roman"/>
                <w:sz w:val="20"/>
              </w:rPr>
            </w:pPr>
          </w:p>
        </w:tc>
        <w:tc>
          <w:tcPr>
            <w:tcW w:w="267" w:type="dxa"/>
          </w:tcPr>
          <w:p w14:paraId="5681FCE2" w14:textId="77777777" w:rsidR="005F7387" w:rsidRPr="00D071E4" w:rsidRDefault="005F7387" w:rsidP="00D071E4">
            <w:pPr>
              <w:tabs>
                <w:tab w:val="decimal" w:pos="885"/>
              </w:tabs>
              <w:spacing w:line="240" w:lineRule="exact"/>
              <w:ind w:right="-105"/>
              <w:rPr>
                <w:rFonts w:cs="Times New Roman"/>
                <w:color w:val="000000"/>
                <w:sz w:val="20"/>
              </w:rPr>
            </w:pPr>
          </w:p>
        </w:tc>
        <w:tc>
          <w:tcPr>
            <w:tcW w:w="1181" w:type="dxa"/>
            <w:vAlign w:val="bottom"/>
          </w:tcPr>
          <w:p w14:paraId="53CF583F" w14:textId="77777777" w:rsidR="005F7387" w:rsidRPr="00D071E4" w:rsidRDefault="005F7387" w:rsidP="00D071E4">
            <w:pPr>
              <w:tabs>
                <w:tab w:val="decimal" w:pos="827"/>
                <w:tab w:val="decimal" w:pos="927"/>
              </w:tabs>
              <w:spacing w:line="240" w:lineRule="exact"/>
              <w:rPr>
                <w:rFonts w:cs="Times New Roman"/>
                <w:color w:val="000000"/>
                <w:sz w:val="20"/>
              </w:rPr>
            </w:pPr>
          </w:p>
        </w:tc>
      </w:tr>
      <w:tr w:rsidR="00D071E4" w:rsidRPr="00AB5DFA" w14:paraId="1060B692" w14:textId="77777777">
        <w:trPr>
          <w:trHeight w:val="137"/>
        </w:trPr>
        <w:tc>
          <w:tcPr>
            <w:tcW w:w="4176" w:type="dxa"/>
            <w:vAlign w:val="bottom"/>
          </w:tcPr>
          <w:p w14:paraId="08BC18F5" w14:textId="77777777" w:rsidR="00D071E4" w:rsidRPr="00AB5DFA" w:rsidRDefault="00D071E4" w:rsidP="00D071E4">
            <w:pPr>
              <w:spacing w:line="240" w:lineRule="exact"/>
              <w:ind w:firstLine="8"/>
              <w:rPr>
                <w:rFonts w:cs="Times New Roman"/>
                <w:b/>
                <w:bCs/>
                <w:i/>
                <w:iCs/>
                <w:szCs w:val="22"/>
                <w:lang w:eastAsia="th-TH"/>
              </w:rPr>
            </w:pPr>
            <w:r w:rsidRPr="00AB5DFA">
              <w:rPr>
                <w:rFonts w:cs="Times New Roman"/>
                <w:b/>
                <w:bCs/>
                <w:i/>
                <w:iCs/>
                <w:szCs w:val="22"/>
                <w:lang w:eastAsia="th-TH"/>
              </w:rPr>
              <w:t>Fees and service income</w:t>
            </w:r>
          </w:p>
        </w:tc>
        <w:tc>
          <w:tcPr>
            <w:tcW w:w="1144" w:type="dxa"/>
            <w:vAlign w:val="bottom"/>
          </w:tcPr>
          <w:p w14:paraId="331617D7" w14:textId="77777777" w:rsidR="00D071E4" w:rsidRPr="00AA6956" w:rsidRDefault="00D071E4" w:rsidP="00D071E4">
            <w:pPr>
              <w:tabs>
                <w:tab w:val="decimal" w:pos="780"/>
              </w:tabs>
              <w:snapToGrid w:val="0"/>
              <w:spacing w:line="240" w:lineRule="exact"/>
              <w:ind w:right="-97"/>
              <w:rPr>
                <w:rFonts w:cs="Times New Roman"/>
                <w:sz w:val="20"/>
              </w:rPr>
            </w:pPr>
          </w:p>
        </w:tc>
        <w:tc>
          <w:tcPr>
            <w:tcW w:w="239" w:type="dxa"/>
          </w:tcPr>
          <w:p w14:paraId="719D6CB8"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vAlign w:val="bottom"/>
          </w:tcPr>
          <w:p w14:paraId="3F60B1F9" w14:textId="77777777" w:rsidR="00D071E4" w:rsidRPr="00AA6956" w:rsidRDefault="00D071E4" w:rsidP="00D071E4">
            <w:pPr>
              <w:tabs>
                <w:tab w:val="decimal" w:pos="875"/>
              </w:tabs>
              <w:spacing w:line="240" w:lineRule="exact"/>
              <w:ind w:right="-97"/>
              <w:rPr>
                <w:rFonts w:cs="Times New Roman"/>
                <w:color w:val="000000"/>
                <w:sz w:val="20"/>
              </w:rPr>
            </w:pPr>
          </w:p>
        </w:tc>
        <w:tc>
          <w:tcPr>
            <w:tcW w:w="270" w:type="dxa"/>
            <w:gridSpan w:val="2"/>
            <w:vAlign w:val="bottom"/>
          </w:tcPr>
          <w:p w14:paraId="7B988348"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vAlign w:val="bottom"/>
          </w:tcPr>
          <w:p w14:paraId="24F15B97" w14:textId="77777777" w:rsidR="00D071E4" w:rsidRPr="00AA6956" w:rsidRDefault="00D071E4" w:rsidP="00D071E4">
            <w:pPr>
              <w:tabs>
                <w:tab w:val="decimal" w:pos="827"/>
              </w:tabs>
              <w:snapToGrid w:val="0"/>
              <w:spacing w:line="240" w:lineRule="exact"/>
              <w:ind w:right="-25"/>
              <w:rPr>
                <w:rFonts w:cs="Times New Roman"/>
                <w:sz w:val="20"/>
              </w:rPr>
            </w:pPr>
          </w:p>
        </w:tc>
        <w:tc>
          <w:tcPr>
            <w:tcW w:w="267" w:type="dxa"/>
          </w:tcPr>
          <w:p w14:paraId="5A538233"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vAlign w:val="bottom"/>
          </w:tcPr>
          <w:p w14:paraId="50B6D045" w14:textId="77777777" w:rsidR="00D071E4" w:rsidRPr="00AA6956" w:rsidRDefault="00D071E4" w:rsidP="00D071E4">
            <w:pPr>
              <w:tabs>
                <w:tab w:val="decimal" w:pos="827"/>
                <w:tab w:val="decimal" w:pos="927"/>
              </w:tabs>
              <w:spacing w:line="240" w:lineRule="exact"/>
              <w:rPr>
                <w:rFonts w:cs="Times New Roman"/>
                <w:color w:val="000000"/>
                <w:sz w:val="20"/>
              </w:rPr>
            </w:pPr>
          </w:p>
        </w:tc>
      </w:tr>
      <w:tr w:rsidR="00D071E4" w:rsidRPr="00AB5DFA" w14:paraId="534797B1" w14:textId="77777777">
        <w:trPr>
          <w:trHeight w:val="137"/>
        </w:trPr>
        <w:tc>
          <w:tcPr>
            <w:tcW w:w="4176" w:type="dxa"/>
            <w:vAlign w:val="bottom"/>
          </w:tcPr>
          <w:p w14:paraId="2B80A726" w14:textId="77777777" w:rsidR="00D071E4" w:rsidRPr="00AB5DFA" w:rsidRDefault="00D071E4" w:rsidP="00D071E4">
            <w:pPr>
              <w:spacing w:line="240" w:lineRule="exact"/>
              <w:ind w:firstLine="8"/>
              <w:rPr>
                <w:rFonts w:cs="Times New Roman"/>
                <w:szCs w:val="22"/>
                <w:lang w:eastAsia="th-TH"/>
              </w:rPr>
            </w:pPr>
            <w:r w:rsidRPr="00AB5DFA">
              <w:rPr>
                <w:rFonts w:cs="Times New Roman"/>
                <w:szCs w:val="22"/>
                <w:lang w:eastAsia="th-TH"/>
              </w:rPr>
              <w:t>Subsidiary</w:t>
            </w:r>
          </w:p>
        </w:tc>
        <w:tc>
          <w:tcPr>
            <w:tcW w:w="1144" w:type="dxa"/>
          </w:tcPr>
          <w:p w14:paraId="0199172E" w14:textId="431FD0B2" w:rsidR="00D071E4" w:rsidRPr="00AA6956" w:rsidRDefault="00D071E4" w:rsidP="00D071E4">
            <w:pPr>
              <w:tabs>
                <w:tab w:val="decimal" w:pos="790"/>
              </w:tabs>
              <w:snapToGrid w:val="0"/>
              <w:spacing w:line="240" w:lineRule="exact"/>
              <w:ind w:right="-97"/>
              <w:rPr>
                <w:rFonts w:cs="Times New Roman"/>
                <w:sz w:val="20"/>
              </w:rPr>
            </w:pPr>
            <w:r w:rsidRPr="00AA6956">
              <w:rPr>
                <w:rFonts w:cs="Times New Roman"/>
                <w:color w:val="000000"/>
                <w:sz w:val="20"/>
              </w:rPr>
              <w:t>-</w:t>
            </w:r>
          </w:p>
        </w:tc>
        <w:tc>
          <w:tcPr>
            <w:tcW w:w="239" w:type="dxa"/>
          </w:tcPr>
          <w:p w14:paraId="691ADFEE"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470D8B59" w14:textId="77777777" w:rsidR="00D071E4" w:rsidRPr="00AA6956" w:rsidRDefault="00D071E4" w:rsidP="00D071E4">
            <w:pPr>
              <w:tabs>
                <w:tab w:val="decimal" w:pos="875"/>
              </w:tabs>
              <w:snapToGrid w:val="0"/>
              <w:spacing w:line="240" w:lineRule="exact"/>
              <w:ind w:right="-97"/>
              <w:rPr>
                <w:rFonts w:cs="Times New Roman"/>
                <w:sz w:val="20"/>
              </w:rPr>
            </w:pPr>
            <w:r w:rsidRPr="00AA6956">
              <w:rPr>
                <w:rFonts w:cs="Times New Roman"/>
                <w:sz w:val="20"/>
              </w:rPr>
              <w:t>-</w:t>
            </w:r>
          </w:p>
        </w:tc>
        <w:tc>
          <w:tcPr>
            <w:tcW w:w="270" w:type="dxa"/>
            <w:gridSpan w:val="2"/>
            <w:vAlign w:val="bottom"/>
          </w:tcPr>
          <w:p w14:paraId="6DA7AB1F"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545CC3A4" w14:textId="322580B0"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color w:val="000000"/>
                <w:sz w:val="20"/>
              </w:rPr>
              <w:t>17,504</w:t>
            </w:r>
          </w:p>
        </w:tc>
        <w:tc>
          <w:tcPr>
            <w:tcW w:w="267" w:type="dxa"/>
          </w:tcPr>
          <w:p w14:paraId="05CA3C54"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3A791C83" w14:textId="77777777"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sz w:val="20"/>
              </w:rPr>
              <w:t>16,710</w:t>
            </w:r>
          </w:p>
        </w:tc>
      </w:tr>
      <w:tr w:rsidR="00D071E4" w:rsidRPr="00AB5DFA" w14:paraId="39D1B9E9" w14:textId="77777777">
        <w:trPr>
          <w:trHeight w:val="137"/>
        </w:trPr>
        <w:tc>
          <w:tcPr>
            <w:tcW w:w="4176" w:type="dxa"/>
            <w:vAlign w:val="bottom"/>
          </w:tcPr>
          <w:p w14:paraId="7C9353CA" w14:textId="77777777" w:rsidR="00D071E4" w:rsidRPr="00AB5DFA" w:rsidRDefault="00D071E4" w:rsidP="00D071E4">
            <w:pPr>
              <w:pStyle w:val="ListParagraph"/>
              <w:spacing w:line="240" w:lineRule="exact"/>
              <w:ind w:left="0"/>
              <w:contextualSpacing w:val="0"/>
              <w:rPr>
                <w:szCs w:val="22"/>
                <w:lang w:val="en-US"/>
              </w:rPr>
            </w:pPr>
            <w:r w:rsidRPr="00AB5DFA">
              <w:rPr>
                <w:szCs w:val="22"/>
                <w:lang w:val="en-US"/>
              </w:rPr>
              <w:t>Other related parties</w:t>
            </w:r>
          </w:p>
        </w:tc>
        <w:tc>
          <w:tcPr>
            <w:tcW w:w="1144" w:type="dxa"/>
          </w:tcPr>
          <w:p w14:paraId="3B025B34" w14:textId="3696106F" w:rsidR="00D071E4" w:rsidRPr="00AA6956" w:rsidRDefault="00D071E4" w:rsidP="00D071E4">
            <w:pPr>
              <w:tabs>
                <w:tab w:val="decimal" w:pos="790"/>
              </w:tabs>
              <w:snapToGrid w:val="0"/>
              <w:spacing w:line="240" w:lineRule="exact"/>
              <w:ind w:right="-97"/>
              <w:rPr>
                <w:rFonts w:cs="Times New Roman"/>
                <w:sz w:val="20"/>
              </w:rPr>
            </w:pPr>
            <w:r w:rsidRPr="00AA6956">
              <w:rPr>
                <w:rFonts w:cs="Times New Roman"/>
                <w:color w:val="000000"/>
                <w:sz w:val="20"/>
              </w:rPr>
              <w:t>186,873</w:t>
            </w:r>
          </w:p>
        </w:tc>
        <w:tc>
          <w:tcPr>
            <w:tcW w:w="239" w:type="dxa"/>
          </w:tcPr>
          <w:p w14:paraId="6471A63E"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770375E2" w14:textId="77777777" w:rsidR="00D071E4" w:rsidRPr="00AA6956" w:rsidRDefault="00D071E4" w:rsidP="00D071E4">
            <w:pPr>
              <w:tabs>
                <w:tab w:val="decimal" w:pos="875"/>
              </w:tabs>
              <w:snapToGrid w:val="0"/>
              <w:spacing w:line="240" w:lineRule="exact"/>
              <w:ind w:right="-97"/>
              <w:rPr>
                <w:rFonts w:cs="Times New Roman"/>
                <w:sz w:val="20"/>
              </w:rPr>
            </w:pPr>
            <w:r w:rsidRPr="00AA6956">
              <w:rPr>
                <w:rFonts w:cs="Times New Roman"/>
                <w:sz w:val="20"/>
              </w:rPr>
              <w:t>177,240</w:t>
            </w:r>
          </w:p>
        </w:tc>
        <w:tc>
          <w:tcPr>
            <w:tcW w:w="270" w:type="dxa"/>
            <w:gridSpan w:val="2"/>
            <w:vAlign w:val="bottom"/>
          </w:tcPr>
          <w:p w14:paraId="5ACE4561"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364871D5" w14:textId="63C6B9A0"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color w:val="000000"/>
                <w:sz w:val="20"/>
              </w:rPr>
              <w:t>186,873</w:t>
            </w:r>
          </w:p>
        </w:tc>
        <w:tc>
          <w:tcPr>
            <w:tcW w:w="267" w:type="dxa"/>
          </w:tcPr>
          <w:p w14:paraId="1443B8D2"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05160BDC" w14:textId="77777777"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sz w:val="20"/>
              </w:rPr>
              <w:t>177,240</w:t>
            </w:r>
          </w:p>
        </w:tc>
      </w:tr>
      <w:tr w:rsidR="00D071E4" w:rsidRPr="00AB5DFA" w14:paraId="3A477A63" w14:textId="77777777">
        <w:trPr>
          <w:trHeight w:val="137"/>
        </w:trPr>
        <w:tc>
          <w:tcPr>
            <w:tcW w:w="4176" w:type="dxa"/>
          </w:tcPr>
          <w:p w14:paraId="3DD5E1F5" w14:textId="77777777" w:rsidR="00D071E4" w:rsidRPr="00AB5DFA" w:rsidRDefault="00D071E4" w:rsidP="00D071E4">
            <w:pPr>
              <w:tabs>
                <w:tab w:val="left" w:pos="162"/>
              </w:tabs>
              <w:spacing w:line="240" w:lineRule="exact"/>
              <w:ind w:right="1"/>
              <w:rPr>
                <w:rFonts w:cs="Times New Roman"/>
                <w:b/>
                <w:bCs/>
                <w:i/>
                <w:iCs/>
                <w:color w:val="000000"/>
                <w:szCs w:val="22"/>
                <w:lang w:val="en-US"/>
              </w:rPr>
            </w:pPr>
          </w:p>
        </w:tc>
        <w:tc>
          <w:tcPr>
            <w:tcW w:w="1144" w:type="dxa"/>
          </w:tcPr>
          <w:p w14:paraId="514A4454" w14:textId="77777777" w:rsidR="00D071E4" w:rsidRPr="00AA6956" w:rsidRDefault="00D071E4" w:rsidP="00D071E4">
            <w:pPr>
              <w:tabs>
                <w:tab w:val="decimal" w:pos="780"/>
              </w:tabs>
              <w:snapToGrid w:val="0"/>
              <w:spacing w:line="240" w:lineRule="exact"/>
              <w:ind w:right="-97"/>
              <w:rPr>
                <w:rFonts w:cs="Times New Roman"/>
                <w:sz w:val="20"/>
              </w:rPr>
            </w:pPr>
          </w:p>
        </w:tc>
        <w:tc>
          <w:tcPr>
            <w:tcW w:w="239" w:type="dxa"/>
          </w:tcPr>
          <w:p w14:paraId="292C1991"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1BDD9B5B" w14:textId="77777777" w:rsidR="00D071E4" w:rsidRPr="00AA6956" w:rsidRDefault="00D071E4" w:rsidP="00D071E4">
            <w:pPr>
              <w:tabs>
                <w:tab w:val="decimal" w:pos="875"/>
              </w:tabs>
              <w:snapToGrid w:val="0"/>
              <w:spacing w:line="240" w:lineRule="exact"/>
              <w:ind w:right="-97"/>
              <w:rPr>
                <w:rFonts w:cs="Times New Roman"/>
                <w:sz w:val="20"/>
              </w:rPr>
            </w:pPr>
          </w:p>
        </w:tc>
        <w:tc>
          <w:tcPr>
            <w:tcW w:w="270" w:type="dxa"/>
            <w:gridSpan w:val="2"/>
            <w:vAlign w:val="bottom"/>
          </w:tcPr>
          <w:p w14:paraId="1F9DB712"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0084EC2F" w14:textId="77777777" w:rsidR="00D071E4" w:rsidRPr="00AA6956" w:rsidRDefault="00D071E4" w:rsidP="00D071E4">
            <w:pPr>
              <w:tabs>
                <w:tab w:val="decimal" w:pos="827"/>
              </w:tabs>
              <w:snapToGrid w:val="0"/>
              <w:spacing w:line="240" w:lineRule="exact"/>
              <w:ind w:right="-25"/>
              <w:rPr>
                <w:rFonts w:cs="Times New Roman"/>
                <w:sz w:val="20"/>
              </w:rPr>
            </w:pPr>
          </w:p>
        </w:tc>
        <w:tc>
          <w:tcPr>
            <w:tcW w:w="267" w:type="dxa"/>
          </w:tcPr>
          <w:p w14:paraId="066574DC"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7D40CEB9" w14:textId="77777777" w:rsidR="00D071E4" w:rsidRPr="00AA6956" w:rsidRDefault="00D071E4" w:rsidP="00D071E4">
            <w:pPr>
              <w:tabs>
                <w:tab w:val="decimal" w:pos="827"/>
              </w:tabs>
              <w:snapToGrid w:val="0"/>
              <w:spacing w:line="240" w:lineRule="exact"/>
              <w:ind w:right="-25"/>
              <w:rPr>
                <w:rFonts w:cs="Times New Roman"/>
                <w:sz w:val="20"/>
              </w:rPr>
            </w:pPr>
          </w:p>
        </w:tc>
      </w:tr>
      <w:tr w:rsidR="00D071E4" w:rsidRPr="00AB5DFA" w14:paraId="64DF586C" w14:textId="77777777">
        <w:trPr>
          <w:trHeight w:val="137"/>
        </w:trPr>
        <w:tc>
          <w:tcPr>
            <w:tcW w:w="4176" w:type="dxa"/>
          </w:tcPr>
          <w:p w14:paraId="632F0732" w14:textId="77777777" w:rsidR="00D071E4" w:rsidRPr="00AB5DFA" w:rsidRDefault="00D071E4" w:rsidP="00D071E4">
            <w:pPr>
              <w:tabs>
                <w:tab w:val="left" w:pos="162"/>
              </w:tabs>
              <w:spacing w:line="240" w:lineRule="exact"/>
              <w:ind w:right="1"/>
              <w:rPr>
                <w:rFonts w:cs="Times New Roman"/>
                <w:b/>
                <w:bCs/>
                <w:i/>
                <w:iCs/>
                <w:color w:val="000000"/>
                <w:szCs w:val="22"/>
                <w:lang w:val="en-US"/>
              </w:rPr>
            </w:pPr>
            <w:r w:rsidRPr="00AB5DFA">
              <w:rPr>
                <w:rFonts w:cs="Times New Roman"/>
                <w:b/>
                <w:bCs/>
                <w:i/>
                <w:iCs/>
                <w:color w:val="000000"/>
                <w:szCs w:val="22"/>
                <w:lang w:val="en-US"/>
              </w:rPr>
              <w:t>Other operating income</w:t>
            </w:r>
          </w:p>
        </w:tc>
        <w:tc>
          <w:tcPr>
            <w:tcW w:w="1144" w:type="dxa"/>
          </w:tcPr>
          <w:p w14:paraId="1E340433" w14:textId="77777777" w:rsidR="00D071E4" w:rsidRPr="00AA6956" w:rsidRDefault="00D071E4" w:rsidP="00D071E4">
            <w:pPr>
              <w:tabs>
                <w:tab w:val="decimal" w:pos="780"/>
              </w:tabs>
              <w:snapToGrid w:val="0"/>
              <w:spacing w:line="240" w:lineRule="exact"/>
              <w:ind w:right="-97"/>
              <w:rPr>
                <w:rFonts w:cs="Times New Roman"/>
                <w:sz w:val="20"/>
              </w:rPr>
            </w:pPr>
          </w:p>
        </w:tc>
        <w:tc>
          <w:tcPr>
            <w:tcW w:w="239" w:type="dxa"/>
          </w:tcPr>
          <w:p w14:paraId="4C91D5BE"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11C1C33A" w14:textId="77777777" w:rsidR="00D071E4" w:rsidRPr="00AA6956" w:rsidRDefault="00D071E4" w:rsidP="00D071E4">
            <w:pPr>
              <w:tabs>
                <w:tab w:val="decimal" w:pos="875"/>
              </w:tabs>
              <w:snapToGrid w:val="0"/>
              <w:spacing w:line="240" w:lineRule="exact"/>
              <w:ind w:right="-97"/>
              <w:rPr>
                <w:rFonts w:cs="Times New Roman"/>
                <w:sz w:val="20"/>
              </w:rPr>
            </w:pPr>
          </w:p>
        </w:tc>
        <w:tc>
          <w:tcPr>
            <w:tcW w:w="270" w:type="dxa"/>
            <w:gridSpan w:val="2"/>
            <w:vAlign w:val="bottom"/>
          </w:tcPr>
          <w:p w14:paraId="516B3C72"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19FAB9FB" w14:textId="77777777" w:rsidR="00D071E4" w:rsidRPr="00AA6956" w:rsidRDefault="00D071E4" w:rsidP="00D071E4">
            <w:pPr>
              <w:tabs>
                <w:tab w:val="decimal" w:pos="827"/>
              </w:tabs>
              <w:snapToGrid w:val="0"/>
              <w:spacing w:line="240" w:lineRule="exact"/>
              <w:ind w:right="-25"/>
              <w:rPr>
                <w:rFonts w:cs="Times New Roman"/>
                <w:sz w:val="20"/>
              </w:rPr>
            </w:pPr>
          </w:p>
        </w:tc>
        <w:tc>
          <w:tcPr>
            <w:tcW w:w="267" w:type="dxa"/>
          </w:tcPr>
          <w:p w14:paraId="42BDA07C"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7FC287C4" w14:textId="77777777" w:rsidR="00D071E4" w:rsidRPr="00AA6956" w:rsidRDefault="00D071E4" w:rsidP="00D071E4">
            <w:pPr>
              <w:tabs>
                <w:tab w:val="decimal" w:pos="827"/>
              </w:tabs>
              <w:snapToGrid w:val="0"/>
              <w:spacing w:line="240" w:lineRule="exact"/>
              <w:ind w:right="-25"/>
              <w:rPr>
                <w:rFonts w:cs="Times New Roman"/>
                <w:sz w:val="20"/>
              </w:rPr>
            </w:pPr>
          </w:p>
        </w:tc>
      </w:tr>
      <w:tr w:rsidR="00D071E4" w:rsidRPr="00AB5DFA" w14:paraId="1C748D5D" w14:textId="77777777">
        <w:trPr>
          <w:trHeight w:val="137"/>
        </w:trPr>
        <w:tc>
          <w:tcPr>
            <w:tcW w:w="4176" w:type="dxa"/>
          </w:tcPr>
          <w:p w14:paraId="67500890" w14:textId="77777777" w:rsidR="00D071E4" w:rsidRPr="00AB5DFA" w:rsidRDefault="00D071E4" w:rsidP="00D071E4">
            <w:pPr>
              <w:tabs>
                <w:tab w:val="left" w:pos="162"/>
              </w:tabs>
              <w:spacing w:line="240" w:lineRule="exact"/>
              <w:ind w:right="1"/>
              <w:rPr>
                <w:rFonts w:cs="Times New Roman"/>
                <w:color w:val="000000"/>
                <w:szCs w:val="22"/>
                <w:lang w:val="en-US"/>
              </w:rPr>
            </w:pPr>
            <w:r>
              <w:rPr>
                <w:rFonts w:cs="Times New Roman"/>
                <w:color w:val="000000"/>
                <w:szCs w:val="22"/>
                <w:lang w:val="en-US"/>
              </w:rPr>
              <w:t xml:space="preserve">Parent </w:t>
            </w:r>
            <w:r w:rsidRPr="00AB5DFA">
              <w:rPr>
                <w:rFonts w:cs="Times New Roman"/>
                <w:color w:val="000000"/>
                <w:szCs w:val="22"/>
                <w:lang w:val="en-US"/>
              </w:rPr>
              <w:t>company</w:t>
            </w:r>
          </w:p>
        </w:tc>
        <w:tc>
          <w:tcPr>
            <w:tcW w:w="1144" w:type="dxa"/>
          </w:tcPr>
          <w:p w14:paraId="04657AA5" w14:textId="1C3114C9" w:rsidR="00D071E4" w:rsidRPr="00AA6956" w:rsidRDefault="00D071E4" w:rsidP="00D071E4">
            <w:pPr>
              <w:tabs>
                <w:tab w:val="decimal" w:pos="780"/>
              </w:tabs>
              <w:snapToGrid w:val="0"/>
              <w:spacing w:line="240" w:lineRule="exact"/>
              <w:ind w:right="-97"/>
              <w:rPr>
                <w:rFonts w:cs="Times New Roman"/>
                <w:sz w:val="20"/>
              </w:rPr>
            </w:pPr>
            <w:r w:rsidRPr="00AA6956">
              <w:rPr>
                <w:rFonts w:cs="Times New Roman"/>
                <w:color w:val="000000"/>
                <w:sz w:val="20"/>
              </w:rPr>
              <w:t>789</w:t>
            </w:r>
          </w:p>
        </w:tc>
        <w:tc>
          <w:tcPr>
            <w:tcW w:w="239" w:type="dxa"/>
          </w:tcPr>
          <w:p w14:paraId="441EC8DC"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6C0C6D3F" w14:textId="77777777" w:rsidR="00D071E4" w:rsidRPr="00AA6956" w:rsidRDefault="00D071E4" w:rsidP="00D071E4">
            <w:pPr>
              <w:tabs>
                <w:tab w:val="decimal" w:pos="875"/>
              </w:tabs>
              <w:snapToGrid w:val="0"/>
              <w:spacing w:line="240" w:lineRule="exact"/>
              <w:ind w:right="-97"/>
              <w:rPr>
                <w:rFonts w:cs="Times New Roman"/>
                <w:sz w:val="20"/>
              </w:rPr>
            </w:pPr>
            <w:r w:rsidRPr="00AA6956">
              <w:rPr>
                <w:rFonts w:cs="Times New Roman"/>
                <w:sz w:val="20"/>
              </w:rPr>
              <w:t>719</w:t>
            </w:r>
          </w:p>
        </w:tc>
        <w:tc>
          <w:tcPr>
            <w:tcW w:w="270" w:type="dxa"/>
            <w:gridSpan w:val="2"/>
            <w:vAlign w:val="bottom"/>
          </w:tcPr>
          <w:p w14:paraId="33C7F51C"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19130A51" w14:textId="1B0C8A29"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color w:val="000000"/>
                <w:sz w:val="20"/>
              </w:rPr>
              <w:t>789</w:t>
            </w:r>
          </w:p>
        </w:tc>
        <w:tc>
          <w:tcPr>
            <w:tcW w:w="267" w:type="dxa"/>
          </w:tcPr>
          <w:p w14:paraId="0A7F826C"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58BB172A" w14:textId="77777777"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sz w:val="20"/>
              </w:rPr>
              <w:t>719</w:t>
            </w:r>
          </w:p>
        </w:tc>
      </w:tr>
      <w:tr w:rsidR="00D071E4" w:rsidRPr="00AB5DFA" w14:paraId="43A89510" w14:textId="77777777">
        <w:trPr>
          <w:trHeight w:val="137"/>
        </w:trPr>
        <w:tc>
          <w:tcPr>
            <w:tcW w:w="4176" w:type="dxa"/>
          </w:tcPr>
          <w:p w14:paraId="69D71D3C" w14:textId="77777777" w:rsidR="00D071E4" w:rsidRPr="00AB5DFA" w:rsidRDefault="00D071E4" w:rsidP="00D071E4">
            <w:pPr>
              <w:tabs>
                <w:tab w:val="left" w:pos="162"/>
              </w:tabs>
              <w:spacing w:line="240" w:lineRule="exact"/>
              <w:ind w:right="1"/>
              <w:rPr>
                <w:rFonts w:cs="Times New Roman"/>
                <w:color w:val="000000"/>
                <w:szCs w:val="22"/>
                <w:lang w:val="en-US"/>
              </w:rPr>
            </w:pPr>
            <w:r w:rsidRPr="00AB5DFA">
              <w:rPr>
                <w:rFonts w:cs="Times New Roman"/>
                <w:color w:val="000000"/>
                <w:szCs w:val="22"/>
                <w:lang w:val="en-US"/>
              </w:rPr>
              <w:t>Subsidiary</w:t>
            </w:r>
          </w:p>
        </w:tc>
        <w:tc>
          <w:tcPr>
            <w:tcW w:w="1144" w:type="dxa"/>
          </w:tcPr>
          <w:p w14:paraId="7C898832" w14:textId="21F71B4B" w:rsidR="00D071E4" w:rsidRPr="00AA6956" w:rsidRDefault="00D071E4" w:rsidP="00D071E4">
            <w:pPr>
              <w:tabs>
                <w:tab w:val="decimal" w:pos="780"/>
              </w:tabs>
              <w:snapToGrid w:val="0"/>
              <w:spacing w:line="240" w:lineRule="exact"/>
              <w:ind w:right="-97"/>
              <w:rPr>
                <w:rFonts w:cs="Times New Roman"/>
                <w:sz w:val="20"/>
              </w:rPr>
            </w:pPr>
            <w:r w:rsidRPr="00AA6956">
              <w:rPr>
                <w:rFonts w:cs="Times New Roman"/>
                <w:color w:val="000000"/>
                <w:sz w:val="20"/>
              </w:rPr>
              <w:t>-</w:t>
            </w:r>
          </w:p>
        </w:tc>
        <w:tc>
          <w:tcPr>
            <w:tcW w:w="239" w:type="dxa"/>
          </w:tcPr>
          <w:p w14:paraId="433ADA9A"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43E12A46" w14:textId="77777777" w:rsidR="00D071E4" w:rsidRPr="00AA6956" w:rsidRDefault="00D071E4" w:rsidP="00D071E4">
            <w:pPr>
              <w:tabs>
                <w:tab w:val="decimal" w:pos="875"/>
              </w:tabs>
              <w:snapToGrid w:val="0"/>
              <w:spacing w:line="240" w:lineRule="exact"/>
              <w:ind w:right="-97"/>
              <w:rPr>
                <w:rFonts w:cs="Times New Roman"/>
                <w:sz w:val="20"/>
              </w:rPr>
            </w:pPr>
            <w:r w:rsidRPr="00AA6956">
              <w:rPr>
                <w:rFonts w:cs="Times New Roman"/>
                <w:sz w:val="20"/>
              </w:rPr>
              <w:t>-</w:t>
            </w:r>
          </w:p>
        </w:tc>
        <w:tc>
          <w:tcPr>
            <w:tcW w:w="270" w:type="dxa"/>
            <w:gridSpan w:val="2"/>
            <w:vAlign w:val="bottom"/>
          </w:tcPr>
          <w:p w14:paraId="301FA196"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4886CF62" w14:textId="4B1CFA98"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color w:val="000000"/>
                <w:sz w:val="20"/>
              </w:rPr>
              <w:t>4,748</w:t>
            </w:r>
          </w:p>
        </w:tc>
        <w:tc>
          <w:tcPr>
            <w:tcW w:w="267" w:type="dxa"/>
          </w:tcPr>
          <w:p w14:paraId="76CEBEE9"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747EE874" w14:textId="77777777" w:rsidR="00D071E4" w:rsidRPr="00AA6956" w:rsidRDefault="00D071E4" w:rsidP="00D071E4">
            <w:pPr>
              <w:tabs>
                <w:tab w:val="decimal" w:pos="827"/>
              </w:tabs>
              <w:snapToGrid w:val="0"/>
              <w:spacing w:line="240" w:lineRule="exact"/>
              <w:ind w:right="-25"/>
              <w:rPr>
                <w:rFonts w:cs="Times New Roman"/>
                <w:sz w:val="20"/>
                <w:cs/>
                <w:lang w:bidi="th-TH"/>
              </w:rPr>
            </w:pPr>
            <w:r w:rsidRPr="00AA6956">
              <w:rPr>
                <w:rFonts w:cs="Times New Roman"/>
                <w:sz w:val="20"/>
              </w:rPr>
              <w:t>4,627</w:t>
            </w:r>
          </w:p>
        </w:tc>
      </w:tr>
      <w:tr w:rsidR="00D071E4" w:rsidRPr="00AB5DFA" w14:paraId="21521369" w14:textId="77777777">
        <w:trPr>
          <w:trHeight w:val="137"/>
        </w:trPr>
        <w:tc>
          <w:tcPr>
            <w:tcW w:w="4176" w:type="dxa"/>
          </w:tcPr>
          <w:p w14:paraId="356B6872" w14:textId="77777777" w:rsidR="00D071E4" w:rsidRPr="00AB5DFA" w:rsidRDefault="00D071E4" w:rsidP="00D071E4">
            <w:pPr>
              <w:tabs>
                <w:tab w:val="left" w:pos="162"/>
              </w:tabs>
              <w:spacing w:line="240" w:lineRule="exact"/>
              <w:ind w:right="1"/>
              <w:rPr>
                <w:rFonts w:cs="Times New Roman"/>
                <w:color w:val="000000"/>
                <w:szCs w:val="22"/>
                <w:lang w:val="en-US"/>
              </w:rPr>
            </w:pPr>
            <w:r w:rsidRPr="00AB5DFA">
              <w:rPr>
                <w:szCs w:val="22"/>
                <w:lang w:val="en-US"/>
              </w:rPr>
              <w:t>Other related parties</w:t>
            </w:r>
          </w:p>
        </w:tc>
        <w:tc>
          <w:tcPr>
            <w:tcW w:w="1144" w:type="dxa"/>
          </w:tcPr>
          <w:p w14:paraId="7492AAE3" w14:textId="1FDECF89" w:rsidR="00D071E4" w:rsidRPr="00AA6956" w:rsidRDefault="00D071E4" w:rsidP="00D071E4">
            <w:pPr>
              <w:tabs>
                <w:tab w:val="decimal" w:pos="780"/>
              </w:tabs>
              <w:snapToGrid w:val="0"/>
              <w:spacing w:line="240" w:lineRule="exact"/>
              <w:ind w:right="-97"/>
              <w:rPr>
                <w:rFonts w:cs="Times New Roman"/>
                <w:sz w:val="20"/>
              </w:rPr>
            </w:pPr>
            <w:r w:rsidRPr="00AA6956">
              <w:rPr>
                <w:rFonts w:cs="Times New Roman"/>
                <w:color w:val="000000"/>
                <w:sz w:val="20"/>
              </w:rPr>
              <w:t>55,5</w:t>
            </w:r>
            <w:r w:rsidRPr="00AA6956">
              <w:rPr>
                <w:rFonts w:cs="Times New Roman"/>
                <w:sz w:val="20"/>
              </w:rPr>
              <w:t>41</w:t>
            </w:r>
          </w:p>
        </w:tc>
        <w:tc>
          <w:tcPr>
            <w:tcW w:w="239" w:type="dxa"/>
          </w:tcPr>
          <w:p w14:paraId="39B2BFA0"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196E2C07" w14:textId="77777777" w:rsidR="00D071E4" w:rsidRPr="00AA6956" w:rsidRDefault="00D071E4" w:rsidP="00D071E4">
            <w:pPr>
              <w:tabs>
                <w:tab w:val="decimal" w:pos="875"/>
              </w:tabs>
              <w:snapToGrid w:val="0"/>
              <w:spacing w:line="240" w:lineRule="exact"/>
              <w:ind w:right="-97"/>
              <w:rPr>
                <w:rFonts w:cs="Times New Roman"/>
                <w:sz w:val="20"/>
              </w:rPr>
            </w:pPr>
            <w:r w:rsidRPr="00AA6956">
              <w:rPr>
                <w:rFonts w:cs="Times New Roman"/>
                <w:sz w:val="20"/>
              </w:rPr>
              <w:t>77,869</w:t>
            </w:r>
          </w:p>
        </w:tc>
        <w:tc>
          <w:tcPr>
            <w:tcW w:w="270" w:type="dxa"/>
            <w:gridSpan w:val="2"/>
            <w:vAlign w:val="bottom"/>
          </w:tcPr>
          <w:p w14:paraId="329BC649"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1D12ABC6" w14:textId="31C67FCC"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color w:val="000000"/>
                <w:sz w:val="20"/>
              </w:rPr>
              <w:t>55,505</w:t>
            </w:r>
          </w:p>
        </w:tc>
        <w:tc>
          <w:tcPr>
            <w:tcW w:w="267" w:type="dxa"/>
          </w:tcPr>
          <w:p w14:paraId="705488D1"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7611BB79" w14:textId="77777777"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sz w:val="20"/>
              </w:rPr>
              <w:t>77,310</w:t>
            </w:r>
          </w:p>
        </w:tc>
      </w:tr>
      <w:tr w:rsidR="00D071E4" w:rsidRPr="00AB5DFA" w14:paraId="4344987E" w14:textId="77777777">
        <w:trPr>
          <w:trHeight w:val="137"/>
        </w:trPr>
        <w:tc>
          <w:tcPr>
            <w:tcW w:w="4176" w:type="dxa"/>
          </w:tcPr>
          <w:p w14:paraId="64BF5FC2" w14:textId="77777777" w:rsidR="00D071E4" w:rsidRPr="00AB5DFA" w:rsidRDefault="00D071E4" w:rsidP="00D071E4">
            <w:pPr>
              <w:tabs>
                <w:tab w:val="left" w:pos="162"/>
              </w:tabs>
              <w:spacing w:line="200" w:lineRule="exact"/>
              <w:ind w:right="1"/>
              <w:rPr>
                <w:rFonts w:cs="Times New Roman"/>
                <w:color w:val="000000"/>
                <w:szCs w:val="22"/>
                <w:lang w:val="en-US"/>
              </w:rPr>
            </w:pPr>
          </w:p>
        </w:tc>
        <w:tc>
          <w:tcPr>
            <w:tcW w:w="1144" w:type="dxa"/>
            <w:vAlign w:val="bottom"/>
          </w:tcPr>
          <w:p w14:paraId="1CC993A9" w14:textId="77777777" w:rsidR="00D071E4" w:rsidRPr="00AA6956" w:rsidRDefault="00D071E4" w:rsidP="00D071E4">
            <w:pPr>
              <w:tabs>
                <w:tab w:val="decimal" w:pos="780"/>
              </w:tabs>
              <w:snapToGrid w:val="0"/>
              <w:spacing w:line="240" w:lineRule="exact"/>
              <w:ind w:right="-97"/>
              <w:rPr>
                <w:rFonts w:cs="Times New Roman"/>
                <w:sz w:val="20"/>
              </w:rPr>
            </w:pPr>
          </w:p>
        </w:tc>
        <w:tc>
          <w:tcPr>
            <w:tcW w:w="239" w:type="dxa"/>
          </w:tcPr>
          <w:p w14:paraId="7C32695F" w14:textId="77777777" w:rsidR="00D071E4" w:rsidRPr="00AA6956" w:rsidRDefault="00D071E4" w:rsidP="00D071E4">
            <w:pPr>
              <w:tabs>
                <w:tab w:val="decimal" w:pos="885"/>
              </w:tabs>
              <w:spacing w:line="200" w:lineRule="exact"/>
              <w:ind w:right="-105"/>
              <w:rPr>
                <w:rFonts w:cs="Times New Roman"/>
                <w:color w:val="000000"/>
                <w:sz w:val="20"/>
              </w:rPr>
            </w:pPr>
          </w:p>
        </w:tc>
        <w:tc>
          <w:tcPr>
            <w:tcW w:w="1201" w:type="dxa"/>
            <w:gridSpan w:val="2"/>
            <w:vAlign w:val="bottom"/>
          </w:tcPr>
          <w:p w14:paraId="35015D72" w14:textId="77777777" w:rsidR="00D071E4" w:rsidRPr="00AA6956" w:rsidRDefault="00D071E4" w:rsidP="00D071E4">
            <w:pPr>
              <w:tabs>
                <w:tab w:val="decimal" w:pos="875"/>
              </w:tabs>
              <w:spacing w:line="200" w:lineRule="exact"/>
              <w:ind w:right="-97"/>
              <w:rPr>
                <w:rFonts w:cs="Times New Roman"/>
                <w:color w:val="000000"/>
                <w:sz w:val="20"/>
              </w:rPr>
            </w:pPr>
          </w:p>
        </w:tc>
        <w:tc>
          <w:tcPr>
            <w:tcW w:w="270" w:type="dxa"/>
            <w:gridSpan w:val="2"/>
            <w:vAlign w:val="bottom"/>
          </w:tcPr>
          <w:p w14:paraId="106AA2AD" w14:textId="77777777" w:rsidR="00D071E4" w:rsidRPr="00AA6956" w:rsidRDefault="00D071E4" w:rsidP="00D071E4">
            <w:pPr>
              <w:tabs>
                <w:tab w:val="decimal" w:pos="885"/>
              </w:tabs>
              <w:spacing w:line="200" w:lineRule="exact"/>
              <w:ind w:right="-105"/>
              <w:rPr>
                <w:rFonts w:cs="Times New Roman"/>
                <w:color w:val="000000"/>
                <w:sz w:val="20"/>
              </w:rPr>
            </w:pPr>
          </w:p>
        </w:tc>
        <w:tc>
          <w:tcPr>
            <w:tcW w:w="1197" w:type="dxa"/>
            <w:vAlign w:val="bottom"/>
          </w:tcPr>
          <w:p w14:paraId="65EF8C87" w14:textId="77777777" w:rsidR="00D071E4" w:rsidRPr="00AA6956" w:rsidRDefault="00D071E4" w:rsidP="00D071E4">
            <w:pPr>
              <w:tabs>
                <w:tab w:val="decimal" w:pos="827"/>
              </w:tabs>
              <w:snapToGrid w:val="0"/>
              <w:spacing w:line="240" w:lineRule="exact"/>
              <w:ind w:right="-25"/>
              <w:rPr>
                <w:rFonts w:cs="Times New Roman"/>
                <w:sz w:val="20"/>
              </w:rPr>
            </w:pPr>
          </w:p>
        </w:tc>
        <w:tc>
          <w:tcPr>
            <w:tcW w:w="267" w:type="dxa"/>
          </w:tcPr>
          <w:p w14:paraId="31EF1466" w14:textId="77777777" w:rsidR="00D071E4" w:rsidRPr="00AA6956" w:rsidRDefault="00D071E4" w:rsidP="00D071E4">
            <w:pPr>
              <w:tabs>
                <w:tab w:val="decimal" w:pos="885"/>
              </w:tabs>
              <w:spacing w:line="200" w:lineRule="exact"/>
              <w:ind w:right="-105"/>
              <w:rPr>
                <w:rFonts w:cs="Times New Roman"/>
                <w:color w:val="000000"/>
                <w:sz w:val="20"/>
              </w:rPr>
            </w:pPr>
          </w:p>
        </w:tc>
        <w:tc>
          <w:tcPr>
            <w:tcW w:w="1181" w:type="dxa"/>
            <w:vAlign w:val="bottom"/>
          </w:tcPr>
          <w:p w14:paraId="3BEE6279" w14:textId="77777777" w:rsidR="00D071E4" w:rsidRPr="00AA6956" w:rsidRDefault="00D071E4" w:rsidP="00D071E4">
            <w:pPr>
              <w:tabs>
                <w:tab w:val="decimal" w:pos="885"/>
              </w:tabs>
              <w:spacing w:line="200" w:lineRule="exact"/>
              <w:ind w:right="-105"/>
              <w:rPr>
                <w:rFonts w:cs="Times New Roman"/>
                <w:color w:val="000000"/>
                <w:sz w:val="20"/>
              </w:rPr>
            </w:pPr>
          </w:p>
        </w:tc>
      </w:tr>
      <w:tr w:rsidR="00D071E4" w:rsidRPr="00AB5DFA" w14:paraId="7F395A65" w14:textId="77777777">
        <w:trPr>
          <w:trHeight w:val="137"/>
        </w:trPr>
        <w:tc>
          <w:tcPr>
            <w:tcW w:w="4176" w:type="dxa"/>
          </w:tcPr>
          <w:p w14:paraId="399B0020" w14:textId="77777777" w:rsidR="00D071E4" w:rsidRPr="00AB5DFA" w:rsidRDefault="00D071E4" w:rsidP="00D071E4">
            <w:pPr>
              <w:tabs>
                <w:tab w:val="left" w:pos="162"/>
              </w:tabs>
              <w:spacing w:line="240" w:lineRule="exact"/>
              <w:ind w:right="1"/>
              <w:rPr>
                <w:rFonts w:cs="Times New Roman"/>
                <w:b/>
                <w:bCs/>
                <w:i/>
                <w:iCs/>
                <w:color w:val="000000"/>
                <w:szCs w:val="22"/>
                <w:lang w:val="en-US"/>
              </w:rPr>
            </w:pPr>
            <w:r w:rsidRPr="00AB5DFA">
              <w:rPr>
                <w:rFonts w:cs="Times New Roman"/>
                <w:b/>
                <w:bCs/>
                <w:i/>
                <w:iCs/>
                <w:color w:val="000000"/>
                <w:szCs w:val="22"/>
                <w:lang w:val="en-US"/>
              </w:rPr>
              <w:t>Other operating expenses</w:t>
            </w:r>
          </w:p>
        </w:tc>
        <w:tc>
          <w:tcPr>
            <w:tcW w:w="1144" w:type="dxa"/>
            <w:vAlign w:val="bottom"/>
          </w:tcPr>
          <w:p w14:paraId="0A60AA1D" w14:textId="77777777" w:rsidR="00D071E4" w:rsidRPr="00AA6956" w:rsidRDefault="00D071E4" w:rsidP="00D071E4">
            <w:pPr>
              <w:tabs>
                <w:tab w:val="decimal" w:pos="780"/>
              </w:tabs>
              <w:snapToGrid w:val="0"/>
              <w:spacing w:line="240" w:lineRule="exact"/>
              <w:ind w:right="-97"/>
              <w:rPr>
                <w:rFonts w:cs="Times New Roman"/>
                <w:sz w:val="20"/>
              </w:rPr>
            </w:pPr>
          </w:p>
        </w:tc>
        <w:tc>
          <w:tcPr>
            <w:tcW w:w="239" w:type="dxa"/>
          </w:tcPr>
          <w:p w14:paraId="396ACFE3"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vAlign w:val="bottom"/>
          </w:tcPr>
          <w:p w14:paraId="51B5F787" w14:textId="77777777" w:rsidR="00D071E4" w:rsidRPr="00AA6956" w:rsidRDefault="00D071E4" w:rsidP="00D071E4">
            <w:pPr>
              <w:tabs>
                <w:tab w:val="decimal" w:pos="885"/>
              </w:tabs>
              <w:spacing w:line="240" w:lineRule="exact"/>
              <w:ind w:right="-105"/>
              <w:rPr>
                <w:rFonts w:cs="Times New Roman"/>
                <w:color w:val="000000"/>
                <w:sz w:val="20"/>
              </w:rPr>
            </w:pPr>
          </w:p>
        </w:tc>
        <w:tc>
          <w:tcPr>
            <w:tcW w:w="270" w:type="dxa"/>
            <w:gridSpan w:val="2"/>
            <w:vAlign w:val="bottom"/>
          </w:tcPr>
          <w:p w14:paraId="4CE5DB7F"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vAlign w:val="bottom"/>
          </w:tcPr>
          <w:p w14:paraId="29226EBB" w14:textId="77777777" w:rsidR="00D071E4" w:rsidRPr="00AA6956" w:rsidRDefault="00D071E4" w:rsidP="00D071E4">
            <w:pPr>
              <w:tabs>
                <w:tab w:val="decimal" w:pos="827"/>
              </w:tabs>
              <w:snapToGrid w:val="0"/>
              <w:spacing w:line="240" w:lineRule="exact"/>
              <w:ind w:right="-25"/>
              <w:rPr>
                <w:rFonts w:cs="Times New Roman"/>
                <w:sz w:val="20"/>
              </w:rPr>
            </w:pPr>
          </w:p>
        </w:tc>
        <w:tc>
          <w:tcPr>
            <w:tcW w:w="267" w:type="dxa"/>
          </w:tcPr>
          <w:p w14:paraId="28FEBC60"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vAlign w:val="bottom"/>
          </w:tcPr>
          <w:p w14:paraId="4F8D6A71" w14:textId="77777777" w:rsidR="00D071E4" w:rsidRPr="00AA6956" w:rsidRDefault="00D071E4" w:rsidP="00D071E4">
            <w:pPr>
              <w:tabs>
                <w:tab w:val="decimal" w:pos="885"/>
              </w:tabs>
              <w:spacing w:line="240" w:lineRule="exact"/>
              <w:ind w:right="-105"/>
              <w:rPr>
                <w:rFonts w:cs="Times New Roman"/>
                <w:color w:val="000000"/>
                <w:sz w:val="20"/>
              </w:rPr>
            </w:pPr>
          </w:p>
        </w:tc>
      </w:tr>
      <w:tr w:rsidR="00D071E4" w:rsidRPr="00AB5DFA" w14:paraId="42254956" w14:textId="77777777">
        <w:trPr>
          <w:trHeight w:val="137"/>
        </w:trPr>
        <w:tc>
          <w:tcPr>
            <w:tcW w:w="4176" w:type="dxa"/>
          </w:tcPr>
          <w:p w14:paraId="564DE3BA" w14:textId="77777777" w:rsidR="00D071E4" w:rsidRPr="00AB5DFA" w:rsidRDefault="00D071E4" w:rsidP="00D071E4">
            <w:pPr>
              <w:tabs>
                <w:tab w:val="left" w:pos="162"/>
              </w:tabs>
              <w:spacing w:line="240" w:lineRule="exact"/>
              <w:ind w:left="201" w:right="1"/>
              <w:rPr>
                <w:rFonts w:cs="Times New Roman"/>
                <w:b/>
                <w:bCs/>
                <w:i/>
                <w:iCs/>
                <w:color w:val="000000"/>
                <w:szCs w:val="22"/>
                <w:lang w:val="en-US"/>
              </w:rPr>
            </w:pPr>
            <w:r>
              <w:rPr>
                <w:b/>
                <w:bCs/>
                <w:i/>
                <w:iCs/>
                <w:color w:val="000000"/>
                <w:szCs w:val="22"/>
                <w:lang w:val="en-US"/>
              </w:rPr>
              <w:t>Rental expenses</w:t>
            </w:r>
          </w:p>
        </w:tc>
        <w:tc>
          <w:tcPr>
            <w:tcW w:w="1144" w:type="dxa"/>
          </w:tcPr>
          <w:p w14:paraId="05264D56" w14:textId="77777777" w:rsidR="00D071E4" w:rsidRPr="00AA6956" w:rsidRDefault="00D071E4" w:rsidP="00D071E4">
            <w:pPr>
              <w:tabs>
                <w:tab w:val="decimal" w:pos="780"/>
              </w:tabs>
              <w:snapToGrid w:val="0"/>
              <w:spacing w:line="240" w:lineRule="exact"/>
              <w:ind w:right="-97"/>
              <w:rPr>
                <w:rFonts w:cs="Times New Roman"/>
                <w:sz w:val="20"/>
              </w:rPr>
            </w:pPr>
          </w:p>
        </w:tc>
        <w:tc>
          <w:tcPr>
            <w:tcW w:w="239" w:type="dxa"/>
          </w:tcPr>
          <w:p w14:paraId="29718BE6"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0410BE1D" w14:textId="77777777" w:rsidR="00D071E4" w:rsidRPr="00AA6956" w:rsidRDefault="00D071E4" w:rsidP="00D071E4">
            <w:pPr>
              <w:tabs>
                <w:tab w:val="decimal" w:pos="885"/>
              </w:tabs>
              <w:spacing w:line="240" w:lineRule="exact"/>
              <w:ind w:right="-105"/>
              <w:rPr>
                <w:rFonts w:cs="Times New Roman"/>
                <w:color w:val="000000"/>
                <w:sz w:val="20"/>
              </w:rPr>
            </w:pPr>
          </w:p>
        </w:tc>
        <w:tc>
          <w:tcPr>
            <w:tcW w:w="270" w:type="dxa"/>
            <w:gridSpan w:val="2"/>
            <w:vAlign w:val="bottom"/>
          </w:tcPr>
          <w:p w14:paraId="115A23EC"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4A20CFDA" w14:textId="77777777" w:rsidR="00D071E4" w:rsidRPr="00AA6956" w:rsidRDefault="00D071E4" w:rsidP="00D071E4">
            <w:pPr>
              <w:tabs>
                <w:tab w:val="decimal" w:pos="827"/>
              </w:tabs>
              <w:snapToGrid w:val="0"/>
              <w:spacing w:line="240" w:lineRule="exact"/>
              <w:ind w:right="-25"/>
              <w:rPr>
                <w:rFonts w:cs="Times New Roman"/>
                <w:sz w:val="20"/>
              </w:rPr>
            </w:pPr>
          </w:p>
        </w:tc>
        <w:tc>
          <w:tcPr>
            <w:tcW w:w="267" w:type="dxa"/>
          </w:tcPr>
          <w:p w14:paraId="67D2C418"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1BB9CE1F" w14:textId="77777777" w:rsidR="00D071E4" w:rsidRPr="00AA6956" w:rsidRDefault="00D071E4" w:rsidP="00D071E4">
            <w:pPr>
              <w:tabs>
                <w:tab w:val="decimal" w:pos="885"/>
              </w:tabs>
              <w:spacing w:line="240" w:lineRule="exact"/>
              <w:ind w:right="-105"/>
              <w:rPr>
                <w:rFonts w:cs="Times New Roman"/>
                <w:color w:val="000000"/>
                <w:sz w:val="20"/>
              </w:rPr>
            </w:pPr>
          </w:p>
        </w:tc>
      </w:tr>
      <w:tr w:rsidR="00D071E4" w:rsidRPr="002D471F" w14:paraId="6CB1EBE1" w14:textId="77777777">
        <w:trPr>
          <w:trHeight w:val="137"/>
        </w:trPr>
        <w:tc>
          <w:tcPr>
            <w:tcW w:w="4176" w:type="dxa"/>
            <w:vAlign w:val="bottom"/>
          </w:tcPr>
          <w:p w14:paraId="2B7B4C6C" w14:textId="77777777" w:rsidR="00D071E4" w:rsidRPr="00AB5DFA" w:rsidRDefault="00D071E4" w:rsidP="00D071E4">
            <w:pPr>
              <w:tabs>
                <w:tab w:val="left" w:pos="162"/>
              </w:tabs>
              <w:spacing w:line="240" w:lineRule="exact"/>
              <w:ind w:left="201" w:right="1"/>
              <w:rPr>
                <w:rFonts w:cs="Times New Roman"/>
                <w:b/>
                <w:bCs/>
                <w:i/>
                <w:iCs/>
                <w:color w:val="000000"/>
                <w:szCs w:val="22"/>
                <w:lang w:val="en-US"/>
              </w:rPr>
            </w:pPr>
            <w:r w:rsidRPr="00AB5DFA">
              <w:rPr>
                <w:color w:val="000000"/>
                <w:szCs w:val="22"/>
                <w:lang w:val="en-US"/>
              </w:rPr>
              <w:t xml:space="preserve">Ultimate </w:t>
            </w:r>
            <w:r>
              <w:rPr>
                <w:color w:val="000000"/>
                <w:szCs w:val="22"/>
                <w:lang w:val="en-US"/>
              </w:rPr>
              <w:t xml:space="preserve">parent </w:t>
            </w:r>
            <w:r w:rsidRPr="00AB5DFA">
              <w:rPr>
                <w:color w:val="000000"/>
                <w:szCs w:val="22"/>
                <w:lang w:val="en-US"/>
              </w:rPr>
              <w:t>company</w:t>
            </w:r>
          </w:p>
        </w:tc>
        <w:tc>
          <w:tcPr>
            <w:tcW w:w="1144" w:type="dxa"/>
          </w:tcPr>
          <w:p w14:paraId="342F9F74" w14:textId="18F2395A" w:rsidR="00D071E4" w:rsidRPr="00AA6956" w:rsidRDefault="00D071E4" w:rsidP="00D071E4">
            <w:pPr>
              <w:tabs>
                <w:tab w:val="decimal" w:pos="780"/>
              </w:tabs>
              <w:snapToGrid w:val="0"/>
              <w:spacing w:line="240" w:lineRule="exact"/>
              <w:ind w:right="-97"/>
              <w:rPr>
                <w:rFonts w:cs="Times New Roman"/>
                <w:sz w:val="20"/>
              </w:rPr>
            </w:pPr>
            <w:r w:rsidRPr="00AA6956">
              <w:rPr>
                <w:rFonts w:cs="Times New Roman"/>
                <w:color w:val="000000"/>
                <w:sz w:val="20"/>
              </w:rPr>
              <w:t>600</w:t>
            </w:r>
          </w:p>
        </w:tc>
        <w:tc>
          <w:tcPr>
            <w:tcW w:w="239" w:type="dxa"/>
          </w:tcPr>
          <w:p w14:paraId="22050547"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35A829FE" w14:textId="77777777" w:rsidR="00D071E4" w:rsidRPr="00AA6956" w:rsidRDefault="00D071E4" w:rsidP="00D071E4">
            <w:pPr>
              <w:tabs>
                <w:tab w:val="decimal" w:pos="885"/>
              </w:tabs>
              <w:snapToGrid w:val="0"/>
              <w:spacing w:line="240" w:lineRule="exact"/>
              <w:ind w:right="-97"/>
              <w:rPr>
                <w:rFonts w:cs="Times New Roman"/>
                <w:sz w:val="20"/>
              </w:rPr>
            </w:pPr>
            <w:r w:rsidRPr="00AA6956">
              <w:rPr>
                <w:rFonts w:cs="Times New Roman"/>
                <w:sz w:val="20"/>
              </w:rPr>
              <w:t>600</w:t>
            </w:r>
          </w:p>
        </w:tc>
        <w:tc>
          <w:tcPr>
            <w:tcW w:w="270" w:type="dxa"/>
            <w:gridSpan w:val="2"/>
            <w:vAlign w:val="bottom"/>
          </w:tcPr>
          <w:p w14:paraId="0F5FCDC4"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69659F88" w14:textId="04F20638"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color w:val="000000"/>
                <w:sz w:val="20"/>
              </w:rPr>
              <w:t>600</w:t>
            </w:r>
          </w:p>
        </w:tc>
        <w:tc>
          <w:tcPr>
            <w:tcW w:w="267" w:type="dxa"/>
          </w:tcPr>
          <w:p w14:paraId="7AA6219C"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52644B84" w14:textId="77777777"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sz w:val="20"/>
              </w:rPr>
              <w:t>600</w:t>
            </w:r>
          </w:p>
        </w:tc>
      </w:tr>
      <w:tr w:rsidR="00D071E4" w:rsidRPr="002D471F" w14:paraId="675415A1" w14:textId="77777777">
        <w:trPr>
          <w:trHeight w:val="137"/>
        </w:trPr>
        <w:tc>
          <w:tcPr>
            <w:tcW w:w="4176" w:type="dxa"/>
            <w:vAlign w:val="bottom"/>
          </w:tcPr>
          <w:p w14:paraId="44661E64" w14:textId="77777777" w:rsidR="00D071E4" w:rsidRPr="00AB5DFA" w:rsidRDefault="00D071E4" w:rsidP="00D071E4">
            <w:pPr>
              <w:tabs>
                <w:tab w:val="left" w:pos="162"/>
              </w:tabs>
              <w:spacing w:line="240" w:lineRule="exact"/>
              <w:ind w:left="201" w:right="1"/>
              <w:rPr>
                <w:rFonts w:cs="Times New Roman"/>
                <w:b/>
                <w:bCs/>
                <w:i/>
                <w:iCs/>
                <w:color w:val="000000"/>
                <w:szCs w:val="22"/>
                <w:lang w:val="en-US"/>
              </w:rPr>
            </w:pPr>
            <w:r w:rsidRPr="00AB5DFA">
              <w:rPr>
                <w:szCs w:val="22"/>
                <w:lang w:val="en-US"/>
              </w:rPr>
              <w:t>Other related parties</w:t>
            </w:r>
          </w:p>
        </w:tc>
        <w:tc>
          <w:tcPr>
            <w:tcW w:w="1144" w:type="dxa"/>
          </w:tcPr>
          <w:p w14:paraId="1CA8CC0E" w14:textId="0E2A8F66" w:rsidR="00D071E4" w:rsidRPr="00AA6956" w:rsidRDefault="00363962" w:rsidP="00D071E4">
            <w:pPr>
              <w:tabs>
                <w:tab w:val="decimal" w:pos="780"/>
              </w:tabs>
              <w:snapToGrid w:val="0"/>
              <w:spacing w:line="240" w:lineRule="exact"/>
              <w:ind w:right="-97"/>
              <w:rPr>
                <w:rFonts w:cs="Times New Roman"/>
                <w:sz w:val="20"/>
              </w:rPr>
            </w:pPr>
            <w:r w:rsidRPr="009E4040">
              <w:rPr>
                <w:rFonts w:cs="Times New Roman"/>
                <w:color w:val="000000"/>
                <w:sz w:val="20"/>
              </w:rPr>
              <w:t>21,</w:t>
            </w:r>
            <w:r w:rsidRPr="009E4040">
              <w:rPr>
                <w:rFonts w:cs="Times New Roman" w:hint="cs"/>
                <w:color w:val="000000"/>
                <w:sz w:val="20"/>
                <w:cs/>
                <w:lang w:bidi="th-TH"/>
              </w:rPr>
              <w:t>139</w:t>
            </w:r>
          </w:p>
        </w:tc>
        <w:tc>
          <w:tcPr>
            <w:tcW w:w="239" w:type="dxa"/>
          </w:tcPr>
          <w:p w14:paraId="12A8F3E1"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76A0BA74" w14:textId="77777777" w:rsidR="00D071E4" w:rsidRPr="00AA6956" w:rsidRDefault="00D071E4" w:rsidP="00D071E4">
            <w:pPr>
              <w:tabs>
                <w:tab w:val="decimal" w:pos="885"/>
              </w:tabs>
              <w:snapToGrid w:val="0"/>
              <w:spacing w:line="240" w:lineRule="exact"/>
              <w:ind w:right="-97"/>
              <w:rPr>
                <w:rFonts w:cs="Times New Roman"/>
                <w:sz w:val="20"/>
              </w:rPr>
            </w:pPr>
            <w:r w:rsidRPr="00AA6956">
              <w:rPr>
                <w:rFonts w:cs="Times New Roman"/>
                <w:sz w:val="20"/>
              </w:rPr>
              <w:t>22,377</w:t>
            </w:r>
          </w:p>
        </w:tc>
        <w:tc>
          <w:tcPr>
            <w:tcW w:w="270" w:type="dxa"/>
            <w:gridSpan w:val="2"/>
            <w:vAlign w:val="bottom"/>
          </w:tcPr>
          <w:p w14:paraId="0F1DEB6E"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09DD9509" w14:textId="4EBE67CB" w:rsidR="00D071E4" w:rsidRPr="00AA6956" w:rsidRDefault="00D071E4" w:rsidP="00D071E4">
            <w:pPr>
              <w:tabs>
                <w:tab w:val="decimal" w:pos="827"/>
              </w:tabs>
              <w:snapToGrid w:val="0"/>
              <w:spacing w:line="240" w:lineRule="exact"/>
              <w:ind w:right="-25"/>
              <w:rPr>
                <w:rFonts w:cstheme="minorBidi"/>
                <w:sz w:val="20"/>
                <w:szCs w:val="25"/>
                <w:lang w:bidi="th-TH"/>
              </w:rPr>
            </w:pPr>
            <w:r w:rsidRPr="00AA6956">
              <w:rPr>
                <w:rFonts w:cs="Times New Roman"/>
                <w:color w:val="000000"/>
                <w:sz w:val="20"/>
              </w:rPr>
              <w:t>21,</w:t>
            </w:r>
            <w:r w:rsidR="00363962" w:rsidRPr="00AA6956">
              <w:rPr>
                <w:rFonts w:cs="Times New Roman"/>
                <w:color w:val="000000"/>
                <w:sz w:val="20"/>
                <w:cs/>
                <w:lang w:bidi="th-TH"/>
              </w:rPr>
              <w:t>139</w:t>
            </w:r>
          </w:p>
        </w:tc>
        <w:tc>
          <w:tcPr>
            <w:tcW w:w="267" w:type="dxa"/>
          </w:tcPr>
          <w:p w14:paraId="14AB24FB"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04B67932" w14:textId="77777777"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sz w:val="20"/>
              </w:rPr>
              <w:t>22,377</w:t>
            </w:r>
          </w:p>
        </w:tc>
      </w:tr>
      <w:tr w:rsidR="00D071E4" w:rsidRPr="002D471F" w14:paraId="0D0C04F7" w14:textId="77777777">
        <w:trPr>
          <w:trHeight w:val="137"/>
        </w:trPr>
        <w:tc>
          <w:tcPr>
            <w:tcW w:w="4176" w:type="dxa"/>
            <w:vAlign w:val="bottom"/>
          </w:tcPr>
          <w:p w14:paraId="0C7C30DF" w14:textId="77777777" w:rsidR="00D071E4" w:rsidRPr="00AB5DFA" w:rsidRDefault="00D071E4" w:rsidP="00D071E4">
            <w:pPr>
              <w:tabs>
                <w:tab w:val="left" w:pos="162"/>
              </w:tabs>
              <w:spacing w:line="240" w:lineRule="exact"/>
              <w:ind w:left="201" w:right="1"/>
              <w:rPr>
                <w:szCs w:val="22"/>
                <w:lang w:val="en-US"/>
              </w:rPr>
            </w:pPr>
          </w:p>
        </w:tc>
        <w:tc>
          <w:tcPr>
            <w:tcW w:w="1144" w:type="dxa"/>
          </w:tcPr>
          <w:p w14:paraId="136B7F94" w14:textId="77777777" w:rsidR="00D071E4" w:rsidRPr="00AA6956" w:rsidRDefault="00D071E4" w:rsidP="00D071E4">
            <w:pPr>
              <w:tabs>
                <w:tab w:val="decimal" w:pos="780"/>
              </w:tabs>
              <w:snapToGrid w:val="0"/>
              <w:spacing w:line="240" w:lineRule="exact"/>
              <w:ind w:right="-97"/>
              <w:rPr>
                <w:rFonts w:cs="Times New Roman"/>
                <w:sz w:val="20"/>
              </w:rPr>
            </w:pPr>
          </w:p>
        </w:tc>
        <w:tc>
          <w:tcPr>
            <w:tcW w:w="239" w:type="dxa"/>
          </w:tcPr>
          <w:p w14:paraId="1E0A1CD2"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050065C8" w14:textId="77777777" w:rsidR="00D071E4" w:rsidRPr="00AA6956" w:rsidRDefault="00D071E4" w:rsidP="00D071E4">
            <w:pPr>
              <w:tabs>
                <w:tab w:val="decimal" w:pos="885"/>
              </w:tabs>
              <w:snapToGrid w:val="0"/>
              <w:spacing w:line="240" w:lineRule="exact"/>
              <w:ind w:right="-97"/>
              <w:rPr>
                <w:rFonts w:cs="Times New Roman"/>
                <w:sz w:val="20"/>
              </w:rPr>
            </w:pPr>
          </w:p>
        </w:tc>
        <w:tc>
          <w:tcPr>
            <w:tcW w:w="270" w:type="dxa"/>
            <w:gridSpan w:val="2"/>
            <w:vAlign w:val="bottom"/>
          </w:tcPr>
          <w:p w14:paraId="7B4D53B0"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60908351" w14:textId="77777777" w:rsidR="00D071E4" w:rsidRPr="00AA6956" w:rsidRDefault="00D071E4" w:rsidP="00D071E4">
            <w:pPr>
              <w:tabs>
                <w:tab w:val="decimal" w:pos="827"/>
              </w:tabs>
              <w:snapToGrid w:val="0"/>
              <w:spacing w:line="240" w:lineRule="exact"/>
              <w:ind w:right="-25"/>
              <w:rPr>
                <w:rFonts w:cs="Times New Roman"/>
                <w:sz w:val="20"/>
              </w:rPr>
            </w:pPr>
          </w:p>
        </w:tc>
        <w:tc>
          <w:tcPr>
            <w:tcW w:w="267" w:type="dxa"/>
          </w:tcPr>
          <w:p w14:paraId="230AA859"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6AE923B7" w14:textId="77777777" w:rsidR="00D071E4" w:rsidRPr="00AA6956" w:rsidRDefault="00D071E4" w:rsidP="00D071E4">
            <w:pPr>
              <w:tabs>
                <w:tab w:val="decimal" w:pos="827"/>
              </w:tabs>
              <w:snapToGrid w:val="0"/>
              <w:spacing w:line="240" w:lineRule="exact"/>
              <w:ind w:right="-25"/>
              <w:rPr>
                <w:rFonts w:cs="Times New Roman"/>
                <w:sz w:val="20"/>
              </w:rPr>
            </w:pPr>
          </w:p>
        </w:tc>
      </w:tr>
      <w:tr w:rsidR="00D071E4" w14:paraId="78989309" w14:textId="77777777" w:rsidTr="00AA6956">
        <w:trPr>
          <w:trHeight w:val="137"/>
        </w:trPr>
        <w:tc>
          <w:tcPr>
            <w:tcW w:w="4176" w:type="dxa"/>
            <w:vAlign w:val="bottom"/>
          </w:tcPr>
          <w:p w14:paraId="1FCEB09C" w14:textId="77777777" w:rsidR="00D071E4" w:rsidRPr="00AB5DFA" w:rsidRDefault="00D071E4" w:rsidP="00D071E4">
            <w:pPr>
              <w:spacing w:line="240" w:lineRule="exact"/>
              <w:ind w:left="201" w:firstLine="8"/>
              <w:rPr>
                <w:rFonts w:cs="Times New Roman"/>
                <w:szCs w:val="22"/>
                <w:lang w:eastAsia="th-TH"/>
              </w:rPr>
            </w:pPr>
            <w:r>
              <w:rPr>
                <w:b/>
                <w:bCs/>
                <w:i/>
                <w:iCs/>
                <w:color w:val="000000"/>
                <w:szCs w:val="22"/>
                <w:lang w:val="en-US"/>
              </w:rPr>
              <w:t>Others</w:t>
            </w:r>
          </w:p>
        </w:tc>
        <w:tc>
          <w:tcPr>
            <w:tcW w:w="1144" w:type="dxa"/>
            <w:vAlign w:val="bottom"/>
          </w:tcPr>
          <w:p w14:paraId="575A1275" w14:textId="77777777" w:rsidR="00D071E4" w:rsidRPr="00AA6956" w:rsidRDefault="00D071E4" w:rsidP="00D071E4">
            <w:pPr>
              <w:tabs>
                <w:tab w:val="decimal" w:pos="780"/>
              </w:tabs>
              <w:snapToGrid w:val="0"/>
              <w:spacing w:line="240" w:lineRule="exact"/>
              <w:ind w:right="-97"/>
              <w:rPr>
                <w:rFonts w:cs="Times New Roman"/>
                <w:sz w:val="20"/>
              </w:rPr>
            </w:pPr>
          </w:p>
        </w:tc>
        <w:tc>
          <w:tcPr>
            <w:tcW w:w="239" w:type="dxa"/>
          </w:tcPr>
          <w:p w14:paraId="3582FEC7"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7D74DDD3" w14:textId="77777777" w:rsidR="00D071E4" w:rsidRPr="00AA6956" w:rsidRDefault="00D071E4" w:rsidP="00D071E4">
            <w:pPr>
              <w:tabs>
                <w:tab w:val="decimal" w:pos="875"/>
              </w:tabs>
              <w:snapToGrid w:val="0"/>
              <w:spacing w:line="240" w:lineRule="exact"/>
              <w:ind w:right="-97"/>
              <w:rPr>
                <w:rFonts w:cs="Times New Roman"/>
                <w:sz w:val="20"/>
              </w:rPr>
            </w:pPr>
          </w:p>
        </w:tc>
        <w:tc>
          <w:tcPr>
            <w:tcW w:w="270" w:type="dxa"/>
            <w:gridSpan w:val="2"/>
            <w:vAlign w:val="bottom"/>
          </w:tcPr>
          <w:p w14:paraId="076ED713"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vAlign w:val="bottom"/>
          </w:tcPr>
          <w:p w14:paraId="423DAB46" w14:textId="77777777" w:rsidR="00D071E4" w:rsidRPr="00AA6956" w:rsidRDefault="00D071E4" w:rsidP="00D071E4">
            <w:pPr>
              <w:tabs>
                <w:tab w:val="decimal" w:pos="827"/>
              </w:tabs>
              <w:snapToGrid w:val="0"/>
              <w:spacing w:line="240" w:lineRule="exact"/>
              <w:ind w:right="-25"/>
              <w:rPr>
                <w:rFonts w:cs="Times New Roman"/>
                <w:sz w:val="20"/>
              </w:rPr>
            </w:pPr>
          </w:p>
        </w:tc>
        <w:tc>
          <w:tcPr>
            <w:tcW w:w="267" w:type="dxa"/>
          </w:tcPr>
          <w:p w14:paraId="52E07F2F"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097C175A" w14:textId="77777777" w:rsidR="00D071E4" w:rsidRPr="00AA6956" w:rsidRDefault="00D071E4" w:rsidP="00D071E4">
            <w:pPr>
              <w:tabs>
                <w:tab w:val="decimal" w:pos="827"/>
              </w:tabs>
              <w:snapToGrid w:val="0"/>
              <w:spacing w:line="240" w:lineRule="exact"/>
              <w:ind w:right="-25"/>
              <w:rPr>
                <w:rFonts w:cs="Times New Roman"/>
                <w:sz w:val="20"/>
              </w:rPr>
            </w:pPr>
          </w:p>
        </w:tc>
      </w:tr>
      <w:tr w:rsidR="00D071E4" w:rsidRPr="00AB5DFA" w14:paraId="3BB62498" w14:textId="77777777">
        <w:trPr>
          <w:trHeight w:val="60"/>
        </w:trPr>
        <w:tc>
          <w:tcPr>
            <w:tcW w:w="4176" w:type="dxa"/>
            <w:vAlign w:val="bottom"/>
          </w:tcPr>
          <w:p w14:paraId="68B5AA89" w14:textId="77777777" w:rsidR="00D071E4" w:rsidRPr="00AB5DFA" w:rsidRDefault="00D071E4" w:rsidP="00D071E4">
            <w:pPr>
              <w:spacing w:line="240" w:lineRule="exact"/>
              <w:ind w:left="201" w:firstLine="8"/>
              <w:rPr>
                <w:rFonts w:cs="Times New Roman"/>
                <w:color w:val="000000"/>
                <w:szCs w:val="22"/>
                <w:lang w:val="en-US"/>
              </w:rPr>
            </w:pPr>
            <w:r w:rsidRPr="00AB5DFA">
              <w:rPr>
                <w:rFonts w:cs="Times New Roman"/>
                <w:color w:val="000000"/>
                <w:szCs w:val="22"/>
                <w:lang w:val="en-US"/>
              </w:rPr>
              <w:t>Subsidiary</w:t>
            </w:r>
          </w:p>
        </w:tc>
        <w:tc>
          <w:tcPr>
            <w:tcW w:w="1144" w:type="dxa"/>
          </w:tcPr>
          <w:p w14:paraId="1C5C33CC" w14:textId="4B08777B" w:rsidR="00D071E4" w:rsidRPr="00AA6956" w:rsidRDefault="00D071E4" w:rsidP="00D071E4">
            <w:pPr>
              <w:tabs>
                <w:tab w:val="decimal" w:pos="780"/>
              </w:tabs>
              <w:snapToGrid w:val="0"/>
              <w:spacing w:line="240" w:lineRule="exact"/>
              <w:ind w:right="-97"/>
              <w:rPr>
                <w:rFonts w:cs="Times New Roman"/>
                <w:sz w:val="20"/>
              </w:rPr>
            </w:pPr>
            <w:r w:rsidRPr="00AA6956">
              <w:rPr>
                <w:rFonts w:cs="Times New Roman"/>
                <w:sz w:val="20"/>
              </w:rPr>
              <w:t>-</w:t>
            </w:r>
          </w:p>
        </w:tc>
        <w:tc>
          <w:tcPr>
            <w:tcW w:w="239" w:type="dxa"/>
          </w:tcPr>
          <w:p w14:paraId="183BCD69"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494406BE" w14:textId="77777777" w:rsidR="00D071E4" w:rsidRPr="00AA6956" w:rsidRDefault="00D071E4" w:rsidP="00D071E4">
            <w:pPr>
              <w:tabs>
                <w:tab w:val="decimal" w:pos="875"/>
              </w:tabs>
              <w:snapToGrid w:val="0"/>
              <w:spacing w:line="240" w:lineRule="exact"/>
              <w:ind w:right="-97"/>
              <w:rPr>
                <w:rFonts w:cs="Times New Roman"/>
                <w:sz w:val="20"/>
              </w:rPr>
            </w:pPr>
            <w:r w:rsidRPr="00AA6956">
              <w:rPr>
                <w:rFonts w:cs="Times New Roman"/>
                <w:sz w:val="20"/>
              </w:rPr>
              <w:t>-</w:t>
            </w:r>
          </w:p>
        </w:tc>
        <w:tc>
          <w:tcPr>
            <w:tcW w:w="270" w:type="dxa"/>
            <w:gridSpan w:val="2"/>
            <w:vAlign w:val="bottom"/>
          </w:tcPr>
          <w:p w14:paraId="51C37972"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5316DCC2" w14:textId="1E6692F2"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color w:val="000000"/>
                <w:sz w:val="20"/>
              </w:rPr>
              <w:t>41,168</w:t>
            </w:r>
          </w:p>
        </w:tc>
        <w:tc>
          <w:tcPr>
            <w:tcW w:w="267" w:type="dxa"/>
          </w:tcPr>
          <w:p w14:paraId="2F1FF038"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774F63D7" w14:textId="77777777"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sz w:val="20"/>
              </w:rPr>
              <w:t>43,024</w:t>
            </w:r>
          </w:p>
        </w:tc>
      </w:tr>
      <w:tr w:rsidR="00D071E4" w:rsidRPr="00AB5DFA" w14:paraId="5D6E612C" w14:textId="77777777">
        <w:trPr>
          <w:trHeight w:val="137"/>
        </w:trPr>
        <w:tc>
          <w:tcPr>
            <w:tcW w:w="4176" w:type="dxa"/>
            <w:vAlign w:val="bottom"/>
          </w:tcPr>
          <w:p w14:paraId="55A6ADDD" w14:textId="77777777" w:rsidR="00D071E4" w:rsidRPr="00AB5DFA" w:rsidRDefault="00D071E4" w:rsidP="00D071E4">
            <w:pPr>
              <w:pStyle w:val="ListParagraph"/>
              <w:spacing w:line="240" w:lineRule="exact"/>
              <w:ind w:left="201"/>
              <w:contextualSpacing w:val="0"/>
              <w:rPr>
                <w:szCs w:val="22"/>
                <w:lang w:val="en-US"/>
              </w:rPr>
            </w:pPr>
            <w:r w:rsidRPr="00AB5DFA">
              <w:rPr>
                <w:szCs w:val="22"/>
                <w:lang w:val="en-US"/>
              </w:rPr>
              <w:t>Other related parties</w:t>
            </w:r>
          </w:p>
        </w:tc>
        <w:tc>
          <w:tcPr>
            <w:tcW w:w="1144" w:type="dxa"/>
          </w:tcPr>
          <w:p w14:paraId="7668DE89" w14:textId="1EDC7AAF" w:rsidR="00D071E4" w:rsidRPr="00AA6956" w:rsidRDefault="00D071E4" w:rsidP="00D071E4">
            <w:pPr>
              <w:tabs>
                <w:tab w:val="decimal" w:pos="780"/>
              </w:tabs>
              <w:snapToGrid w:val="0"/>
              <w:spacing w:line="240" w:lineRule="exact"/>
              <w:ind w:right="-97"/>
              <w:rPr>
                <w:rFonts w:cs="Times New Roman"/>
                <w:sz w:val="20"/>
              </w:rPr>
            </w:pPr>
            <w:r w:rsidRPr="00AA6956">
              <w:rPr>
                <w:rFonts w:cs="Times New Roman"/>
                <w:color w:val="000000"/>
                <w:sz w:val="20"/>
              </w:rPr>
              <w:t>8,762</w:t>
            </w:r>
          </w:p>
        </w:tc>
        <w:tc>
          <w:tcPr>
            <w:tcW w:w="239" w:type="dxa"/>
          </w:tcPr>
          <w:p w14:paraId="302E1326" w14:textId="77777777" w:rsidR="00D071E4" w:rsidRPr="00AA6956" w:rsidRDefault="00D071E4" w:rsidP="00D071E4">
            <w:pPr>
              <w:tabs>
                <w:tab w:val="decimal" w:pos="885"/>
              </w:tabs>
              <w:spacing w:line="240" w:lineRule="exact"/>
              <w:ind w:right="-105"/>
              <w:rPr>
                <w:rFonts w:cs="Times New Roman"/>
                <w:color w:val="000000"/>
                <w:sz w:val="20"/>
              </w:rPr>
            </w:pPr>
          </w:p>
        </w:tc>
        <w:tc>
          <w:tcPr>
            <w:tcW w:w="1201" w:type="dxa"/>
            <w:gridSpan w:val="2"/>
          </w:tcPr>
          <w:p w14:paraId="72A16980" w14:textId="77777777" w:rsidR="00D071E4" w:rsidRPr="00AA6956" w:rsidRDefault="00D071E4" w:rsidP="00D071E4">
            <w:pPr>
              <w:tabs>
                <w:tab w:val="decimal" w:pos="875"/>
              </w:tabs>
              <w:snapToGrid w:val="0"/>
              <w:spacing w:line="240" w:lineRule="exact"/>
              <w:ind w:right="-97"/>
              <w:rPr>
                <w:rFonts w:cs="Times New Roman"/>
                <w:sz w:val="20"/>
              </w:rPr>
            </w:pPr>
            <w:r w:rsidRPr="00AA6956">
              <w:rPr>
                <w:rFonts w:cs="Times New Roman"/>
                <w:sz w:val="20"/>
              </w:rPr>
              <w:t>8,150</w:t>
            </w:r>
          </w:p>
        </w:tc>
        <w:tc>
          <w:tcPr>
            <w:tcW w:w="270" w:type="dxa"/>
            <w:gridSpan w:val="2"/>
            <w:vAlign w:val="bottom"/>
          </w:tcPr>
          <w:p w14:paraId="35594564" w14:textId="77777777" w:rsidR="00D071E4" w:rsidRPr="00AA6956" w:rsidRDefault="00D071E4" w:rsidP="00D071E4">
            <w:pPr>
              <w:tabs>
                <w:tab w:val="decimal" w:pos="885"/>
              </w:tabs>
              <w:spacing w:line="240" w:lineRule="exact"/>
              <w:ind w:right="-105"/>
              <w:rPr>
                <w:rFonts w:cs="Times New Roman"/>
                <w:color w:val="000000"/>
                <w:sz w:val="20"/>
              </w:rPr>
            </w:pPr>
          </w:p>
        </w:tc>
        <w:tc>
          <w:tcPr>
            <w:tcW w:w="1197" w:type="dxa"/>
          </w:tcPr>
          <w:p w14:paraId="3CC7EAC4" w14:textId="60200DFA"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color w:val="000000"/>
                <w:sz w:val="20"/>
              </w:rPr>
              <w:t>8,762</w:t>
            </w:r>
          </w:p>
        </w:tc>
        <w:tc>
          <w:tcPr>
            <w:tcW w:w="267" w:type="dxa"/>
          </w:tcPr>
          <w:p w14:paraId="5C862815" w14:textId="77777777" w:rsidR="00D071E4" w:rsidRPr="00AA6956" w:rsidRDefault="00D071E4" w:rsidP="00D071E4">
            <w:pPr>
              <w:tabs>
                <w:tab w:val="decimal" w:pos="885"/>
              </w:tabs>
              <w:spacing w:line="240" w:lineRule="exact"/>
              <w:ind w:right="-105"/>
              <w:rPr>
                <w:rFonts w:cs="Times New Roman"/>
                <w:color w:val="000000"/>
                <w:sz w:val="20"/>
              </w:rPr>
            </w:pPr>
          </w:p>
        </w:tc>
        <w:tc>
          <w:tcPr>
            <w:tcW w:w="1181" w:type="dxa"/>
          </w:tcPr>
          <w:p w14:paraId="21BCA764" w14:textId="77777777" w:rsidR="00D071E4" w:rsidRPr="00AA6956" w:rsidRDefault="00D071E4" w:rsidP="00D071E4">
            <w:pPr>
              <w:tabs>
                <w:tab w:val="decimal" w:pos="827"/>
              </w:tabs>
              <w:snapToGrid w:val="0"/>
              <w:spacing w:line="240" w:lineRule="exact"/>
              <w:ind w:right="-25"/>
              <w:rPr>
                <w:rFonts w:cs="Times New Roman"/>
                <w:sz w:val="20"/>
              </w:rPr>
            </w:pPr>
            <w:r w:rsidRPr="00AA6956">
              <w:rPr>
                <w:rFonts w:cs="Times New Roman"/>
                <w:sz w:val="20"/>
              </w:rPr>
              <w:t>8,150</w:t>
            </w:r>
          </w:p>
        </w:tc>
      </w:tr>
    </w:tbl>
    <w:p w14:paraId="5C4637BF" w14:textId="73418B54" w:rsidR="00376152" w:rsidRDefault="00376152">
      <w:pPr>
        <w:rPr>
          <w:rFonts w:cs="Times New Roman"/>
          <w:szCs w:val="22"/>
        </w:rPr>
      </w:pPr>
    </w:p>
    <w:tbl>
      <w:tblPr>
        <w:tblW w:w="9364" w:type="dxa"/>
        <w:tblInd w:w="450" w:type="dxa"/>
        <w:tblLayout w:type="fixed"/>
        <w:tblLook w:val="01E0" w:firstRow="1" w:lastRow="1" w:firstColumn="1" w:lastColumn="1" w:noHBand="0" w:noVBand="0"/>
      </w:tblPr>
      <w:tblGrid>
        <w:gridCol w:w="3780"/>
        <w:gridCol w:w="1080"/>
        <w:gridCol w:w="270"/>
        <w:gridCol w:w="1354"/>
        <w:gridCol w:w="270"/>
        <w:gridCol w:w="1084"/>
        <w:gridCol w:w="270"/>
        <w:gridCol w:w="1256"/>
      </w:tblGrid>
      <w:tr w:rsidR="006A3D92" w:rsidRPr="00E30485" w14:paraId="194CFB40" w14:textId="77777777" w:rsidTr="00E35042">
        <w:trPr>
          <w:trHeight w:val="137"/>
          <w:tblHeader/>
        </w:trPr>
        <w:tc>
          <w:tcPr>
            <w:tcW w:w="3780" w:type="dxa"/>
          </w:tcPr>
          <w:p w14:paraId="2841CBB2" w14:textId="068D4794" w:rsidR="006A3D92" w:rsidRPr="00E30485" w:rsidRDefault="006A3D92" w:rsidP="0093239C">
            <w:pPr>
              <w:ind w:left="-19" w:right="-196"/>
              <w:rPr>
                <w:rFonts w:cs="Times New Roman"/>
                <w:b/>
                <w:bCs/>
                <w:i/>
                <w:iCs/>
                <w:szCs w:val="22"/>
                <w:lang w:bidi="th-TH"/>
              </w:rPr>
            </w:pPr>
            <w:r w:rsidRPr="00E30485">
              <w:rPr>
                <w:rFonts w:cs="Times New Roman"/>
                <w:b/>
                <w:bCs/>
                <w:i/>
                <w:iCs/>
                <w:szCs w:val="22"/>
                <w:lang w:bidi="th-TH"/>
              </w:rPr>
              <w:t>Balance</w:t>
            </w:r>
            <w:r w:rsidR="00D3152C" w:rsidRPr="00E30485">
              <w:rPr>
                <w:rFonts w:cs="Times New Roman"/>
                <w:b/>
                <w:bCs/>
                <w:i/>
                <w:iCs/>
                <w:szCs w:val="22"/>
                <w:lang w:bidi="th-TH"/>
              </w:rPr>
              <w:t>s</w:t>
            </w:r>
            <w:r w:rsidRPr="00E30485">
              <w:rPr>
                <w:rFonts w:cs="Times New Roman"/>
                <w:b/>
                <w:bCs/>
                <w:i/>
                <w:iCs/>
                <w:szCs w:val="22"/>
                <w:lang w:bidi="th-TH"/>
              </w:rPr>
              <w:t xml:space="preserve"> with related parties</w:t>
            </w:r>
          </w:p>
        </w:tc>
        <w:tc>
          <w:tcPr>
            <w:tcW w:w="2704" w:type="dxa"/>
            <w:gridSpan w:val="3"/>
          </w:tcPr>
          <w:p w14:paraId="7F303850" w14:textId="77777777" w:rsidR="006A3D92" w:rsidRPr="00E30485" w:rsidRDefault="006A3D92" w:rsidP="0093239C">
            <w:pPr>
              <w:jc w:val="center"/>
              <w:rPr>
                <w:rFonts w:cs="Times New Roman"/>
                <w:color w:val="000000"/>
                <w:szCs w:val="22"/>
              </w:rPr>
            </w:pPr>
            <w:r w:rsidRPr="00E30485">
              <w:rPr>
                <w:rFonts w:cs="Times New Roman"/>
                <w:b/>
                <w:bCs/>
                <w:color w:val="000000"/>
                <w:szCs w:val="22"/>
              </w:rPr>
              <w:t>Consolidated</w:t>
            </w:r>
          </w:p>
        </w:tc>
        <w:tc>
          <w:tcPr>
            <w:tcW w:w="270" w:type="dxa"/>
            <w:vAlign w:val="bottom"/>
          </w:tcPr>
          <w:p w14:paraId="77ED4E4B" w14:textId="77777777" w:rsidR="006A3D92" w:rsidRPr="00E30485" w:rsidRDefault="006A3D92" w:rsidP="0093239C">
            <w:pPr>
              <w:jc w:val="center"/>
              <w:rPr>
                <w:rFonts w:cs="Times New Roman"/>
                <w:color w:val="000000"/>
                <w:szCs w:val="22"/>
              </w:rPr>
            </w:pPr>
          </w:p>
        </w:tc>
        <w:tc>
          <w:tcPr>
            <w:tcW w:w="2610" w:type="dxa"/>
            <w:gridSpan w:val="3"/>
            <w:vAlign w:val="bottom"/>
          </w:tcPr>
          <w:p w14:paraId="65E18F8D" w14:textId="77777777" w:rsidR="006A3D92" w:rsidRPr="00E30485" w:rsidRDefault="006A3D92" w:rsidP="0093239C">
            <w:pPr>
              <w:jc w:val="center"/>
              <w:rPr>
                <w:rFonts w:cs="Times New Roman"/>
                <w:color w:val="000000"/>
                <w:szCs w:val="22"/>
              </w:rPr>
            </w:pPr>
            <w:r w:rsidRPr="00E30485">
              <w:rPr>
                <w:rFonts w:cs="Times New Roman"/>
                <w:b/>
                <w:bCs/>
                <w:color w:val="000000"/>
                <w:szCs w:val="22"/>
              </w:rPr>
              <w:t>The Bank</w:t>
            </w:r>
          </w:p>
        </w:tc>
      </w:tr>
      <w:tr w:rsidR="00E35042" w:rsidRPr="00E30485" w14:paraId="01D5285D" w14:textId="77777777" w:rsidTr="00E35042">
        <w:trPr>
          <w:trHeight w:val="137"/>
          <w:tblHeader/>
        </w:trPr>
        <w:tc>
          <w:tcPr>
            <w:tcW w:w="3780" w:type="dxa"/>
          </w:tcPr>
          <w:p w14:paraId="00A34A8F" w14:textId="77777777" w:rsidR="00E35042" w:rsidRPr="00E30485" w:rsidRDefault="00E35042" w:rsidP="0093239C">
            <w:pPr>
              <w:ind w:left="-19" w:right="-196"/>
              <w:rPr>
                <w:rFonts w:cs="Times New Roman"/>
                <w:i/>
                <w:iCs/>
                <w:szCs w:val="22"/>
                <w:lang w:bidi="th-TH"/>
              </w:rPr>
            </w:pPr>
          </w:p>
        </w:tc>
        <w:tc>
          <w:tcPr>
            <w:tcW w:w="1080" w:type="dxa"/>
          </w:tcPr>
          <w:p w14:paraId="136FEDB3" w14:textId="54E1D2B0" w:rsidR="00E35042" w:rsidRDefault="00E35042" w:rsidP="0093239C">
            <w:pPr>
              <w:jc w:val="center"/>
              <w:rPr>
                <w:rFonts w:cs="Times New Roman"/>
                <w:color w:val="000000"/>
                <w:szCs w:val="22"/>
              </w:rPr>
            </w:pPr>
            <w:r>
              <w:rPr>
                <w:rFonts w:cs="Times New Roman"/>
                <w:color w:val="000000"/>
                <w:szCs w:val="22"/>
              </w:rPr>
              <w:t>30 June</w:t>
            </w:r>
          </w:p>
        </w:tc>
        <w:tc>
          <w:tcPr>
            <w:tcW w:w="270" w:type="dxa"/>
          </w:tcPr>
          <w:p w14:paraId="47FEA3C6" w14:textId="77777777" w:rsidR="00E35042" w:rsidRPr="00E30485" w:rsidRDefault="00E35042" w:rsidP="0093239C">
            <w:pPr>
              <w:jc w:val="center"/>
              <w:rPr>
                <w:rFonts w:cs="Times New Roman"/>
                <w:color w:val="000000"/>
                <w:szCs w:val="22"/>
              </w:rPr>
            </w:pPr>
          </w:p>
        </w:tc>
        <w:tc>
          <w:tcPr>
            <w:tcW w:w="1354" w:type="dxa"/>
            <w:vAlign w:val="bottom"/>
          </w:tcPr>
          <w:p w14:paraId="0EDDCDAB" w14:textId="7CC88065" w:rsidR="00E35042" w:rsidRDefault="00E35042" w:rsidP="00E35042">
            <w:pPr>
              <w:ind w:left="-106" w:right="-113"/>
              <w:jc w:val="center"/>
              <w:rPr>
                <w:rFonts w:cs="Times New Roman"/>
                <w:color w:val="000000"/>
                <w:szCs w:val="22"/>
              </w:rPr>
            </w:pPr>
            <w:r>
              <w:rPr>
                <w:rFonts w:cs="Times New Roman"/>
                <w:color w:val="000000"/>
                <w:szCs w:val="22"/>
              </w:rPr>
              <w:t>31 December</w:t>
            </w:r>
          </w:p>
        </w:tc>
        <w:tc>
          <w:tcPr>
            <w:tcW w:w="270" w:type="dxa"/>
            <w:vAlign w:val="bottom"/>
          </w:tcPr>
          <w:p w14:paraId="6E27D61C" w14:textId="77777777" w:rsidR="00E35042" w:rsidRPr="00E30485" w:rsidRDefault="00E35042" w:rsidP="0093239C">
            <w:pPr>
              <w:jc w:val="center"/>
              <w:rPr>
                <w:rFonts w:cs="Times New Roman"/>
                <w:color w:val="000000"/>
                <w:szCs w:val="22"/>
              </w:rPr>
            </w:pPr>
          </w:p>
        </w:tc>
        <w:tc>
          <w:tcPr>
            <w:tcW w:w="1084" w:type="dxa"/>
            <w:vAlign w:val="bottom"/>
          </w:tcPr>
          <w:p w14:paraId="094DEAD5" w14:textId="0F97ADA2" w:rsidR="00E35042" w:rsidRDefault="00E35042" w:rsidP="0093239C">
            <w:pPr>
              <w:jc w:val="center"/>
              <w:rPr>
                <w:rFonts w:cs="Times New Roman"/>
                <w:color w:val="000000"/>
                <w:szCs w:val="22"/>
              </w:rPr>
            </w:pPr>
            <w:r>
              <w:rPr>
                <w:rFonts w:cs="Times New Roman"/>
                <w:color w:val="000000"/>
                <w:szCs w:val="22"/>
              </w:rPr>
              <w:t>30 June</w:t>
            </w:r>
          </w:p>
        </w:tc>
        <w:tc>
          <w:tcPr>
            <w:tcW w:w="270" w:type="dxa"/>
          </w:tcPr>
          <w:p w14:paraId="0D36AE32" w14:textId="77777777" w:rsidR="00E35042" w:rsidRPr="00E30485" w:rsidRDefault="00E35042" w:rsidP="0093239C">
            <w:pPr>
              <w:jc w:val="center"/>
              <w:rPr>
                <w:rFonts w:cs="Times New Roman"/>
                <w:color w:val="000000"/>
                <w:szCs w:val="22"/>
              </w:rPr>
            </w:pPr>
          </w:p>
        </w:tc>
        <w:tc>
          <w:tcPr>
            <w:tcW w:w="1256" w:type="dxa"/>
            <w:vAlign w:val="bottom"/>
          </w:tcPr>
          <w:p w14:paraId="05C56C37" w14:textId="3C292FF5" w:rsidR="00E35042" w:rsidRDefault="00E35042" w:rsidP="00E35042">
            <w:pPr>
              <w:ind w:left="-116" w:right="-105"/>
              <w:jc w:val="center"/>
              <w:rPr>
                <w:rFonts w:cs="Times New Roman"/>
                <w:color w:val="000000"/>
                <w:szCs w:val="22"/>
              </w:rPr>
            </w:pPr>
            <w:r>
              <w:rPr>
                <w:rFonts w:cs="Times New Roman"/>
                <w:color w:val="000000"/>
                <w:szCs w:val="22"/>
              </w:rPr>
              <w:t>31 December</w:t>
            </w:r>
          </w:p>
        </w:tc>
      </w:tr>
      <w:tr w:rsidR="006A3D92" w:rsidRPr="00E30485" w14:paraId="221B100E" w14:textId="77777777" w:rsidTr="00E35042">
        <w:trPr>
          <w:trHeight w:val="137"/>
          <w:tblHeader/>
        </w:trPr>
        <w:tc>
          <w:tcPr>
            <w:tcW w:w="3780" w:type="dxa"/>
          </w:tcPr>
          <w:p w14:paraId="394F96B9" w14:textId="707284EE" w:rsidR="006A3D92" w:rsidRPr="00E30485" w:rsidRDefault="006A3D92" w:rsidP="0093239C">
            <w:pPr>
              <w:ind w:left="-19" w:right="-196"/>
              <w:rPr>
                <w:rFonts w:cs="Times New Roman"/>
                <w:i/>
                <w:iCs/>
                <w:szCs w:val="22"/>
                <w:lang w:bidi="th-TH"/>
              </w:rPr>
            </w:pPr>
          </w:p>
        </w:tc>
        <w:tc>
          <w:tcPr>
            <w:tcW w:w="1080" w:type="dxa"/>
          </w:tcPr>
          <w:p w14:paraId="3D561432" w14:textId="115B7E2D" w:rsidR="006A3D92" w:rsidRPr="00E30485" w:rsidRDefault="00170357" w:rsidP="0093239C">
            <w:pPr>
              <w:jc w:val="center"/>
              <w:rPr>
                <w:rFonts w:cs="Times New Roman"/>
                <w:color w:val="000000"/>
                <w:szCs w:val="22"/>
              </w:rPr>
            </w:pPr>
            <w:r>
              <w:rPr>
                <w:rFonts w:cs="Times New Roman"/>
                <w:color w:val="000000"/>
                <w:szCs w:val="22"/>
              </w:rPr>
              <w:t>202</w:t>
            </w:r>
            <w:r w:rsidR="00E35042">
              <w:rPr>
                <w:rFonts w:cs="Times New Roman"/>
                <w:color w:val="000000"/>
                <w:szCs w:val="22"/>
              </w:rPr>
              <w:t>5</w:t>
            </w:r>
          </w:p>
        </w:tc>
        <w:tc>
          <w:tcPr>
            <w:tcW w:w="270" w:type="dxa"/>
          </w:tcPr>
          <w:p w14:paraId="2A51859A" w14:textId="77777777" w:rsidR="006A3D92" w:rsidRPr="00E30485" w:rsidRDefault="006A3D92" w:rsidP="0093239C">
            <w:pPr>
              <w:jc w:val="center"/>
              <w:rPr>
                <w:rFonts w:cs="Times New Roman"/>
                <w:color w:val="000000"/>
                <w:szCs w:val="22"/>
              </w:rPr>
            </w:pPr>
          </w:p>
        </w:tc>
        <w:tc>
          <w:tcPr>
            <w:tcW w:w="1354" w:type="dxa"/>
            <w:vAlign w:val="bottom"/>
          </w:tcPr>
          <w:p w14:paraId="147F2AB5" w14:textId="0681C16D" w:rsidR="006A3D92" w:rsidRPr="00E30485" w:rsidRDefault="00170357" w:rsidP="0093239C">
            <w:pPr>
              <w:jc w:val="center"/>
              <w:rPr>
                <w:rFonts w:cs="Times New Roman"/>
                <w:color w:val="000000"/>
                <w:szCs w:val="22"/>
              </w:rPr>
            </w:pPr>
            <w:r>
              <w:rPr>
                <w:rFonts w:cs="Times New Roman"/>
                <w:color w:val="000000"/>
                <w:szCs w:val="22"/>
              </w:rPr>
              <w:t>202</w:t>
            </w:r>
            <w:r w:rsidR="00E35042">
              <w:rPr>
                <w:rFonts w:cs="Times New Roman"/>
                <w:color w:val="000000"/>
                <w:szCs w:val="22"/>
              </w:rPr>
              <w:t>4</w:t>
            </w:r>
          </w:p>
        </w:tc>
        <w:tc>
          <w:tcPr>
            <w:tcW w:w="270" w:type="dxa"/>
            <w:vAlign w:val="bottom"/>
          </w:tcPr>
          <w:p w14:paraId="6D961959" w14:textId="77777777" w:rsidR="006A3D92" w:rsidRPr="00E30485" w:rsidRDefault="006A3D92" w:rsidP="0093239C">
            <w:pPr>
              <w:jc w:val="center"/>
              <w:rPr>
                <w:rFonts w:cs="Times New Roman"/>
                <w:color w:val="000000"/>
                <w:szCs w:val="22"/>
              </w:rPr>
            </w:pPr>
          </w:p>
        </w:tc>
        <w:tc>
          <w:tcPr>
            <w:tcW w:w="1084" w:type="dxa"/>
            <w:vAlign w:val="bottom"/>
          </w:tcPr>
          <w:p w14:paraId="325762FE" w14:textId="2B636C29" w:rsidR="006A3D92" w:rsidRPr="00E30485" w:rsidRDefault="00170357" w:rsidP="0093239C">
            <w:pPr>
              <w:jc w:val="center"/>
              <w:rPr>
                <w:rFonts w:cs="Times New Roman"/>
                <w:color w:val="000000"/>
                <w:szCs w:val="22"/>
              </w:rPr>
            </w:pPr>
            <w:r>
              <w:rPr>
                <w:rFonts w:cs="Times New Roman"/>
                <w:color w:val="000000"/>
                <w:szCs w:val="22"/>
              </w:rPr>
              <w:t>202</w:t>
            </w:r>
            <w:r w:rsidR="00E35042">
              <w:rPr>
                <w:rFonts w:cs="Times New Roman"/>
                <w:color w:val="000000"/>
                <w:szCs w:val="22"/>
              </w:rPr>
              <w:t>5</w:t>
            </w:r>
          </w:p>
        </w:tc>
        <w:tc>
          <w:tcPr>
            <w:tcW w:w="270" w:type="dxa"/>
          </w:tcPr>
          <w:p w14:paraId="5D7D8742" w14:textId="77777777" w:rsidR="006A3D92" w:rsidRPr="00E30485" w:rsidRDefault="006A3D92" w:rsidP="0093239C">
            <w:pPr>
              <w:jc w:val="center"/>
              <w:rPr>
                <w:rFonts w:cs="Times New Roman"/>
                <w:color w:val="000000"/>
                <w:szCs w:val="22"/>
              </w:rPr>
            </w:pPr>
          </w:p>
        </w:tc>
        <w:tc>
          <w:tcPr>
            <w:tcW w:w="1256" w:type="dxa"/>
            <w:vAlign w:val="bottom"/>
          </w:tcPr>
          <w:p w14:paraId="33BAD8C7" w14:textId="4CB1E570" w:rsidR="006A3D92" w:rsidRPr="00E30485" w:rsidRDefault="00170357" w:rsidP="0093239C">
            <w:pPr>
              <w:jc w:val="center"/>
              <w:rPr>
                <w:rFonts w:cs="Times New Roman"/>
                <w:color w:val="000000"/>
                <w:szCs w:val="22"/>
              </w:rPr>
            </w:pPr>
            <w:r>
              <w:rPr>
                <w:rFonts w:cs="Times New Roman"/>
                <w:color w:val="000000"/>
                <w:szCs w:val="22"/>
              </w:rPr>
              <w:t>202</w:t>
            </w:r>
            <w:r w:rsidR="00E35042">
              <w:rPr>
                <w:rFonts w:cs="Times New Roman"/>
                <w:color w:val="000000"/>
                <w:szCs w:val="22"/>
              </w:rPr>
              <w:t>4</w:t>
            </w:r>
          </w:p>
        </w:tc>
      </w:tr>
      <w:tr w:rsidR="006A3D92" w:rsidRPr="00E30485" w14:paraId="211189ED" w14:textId="77777777" w:rsidTr="00E35042">
        <w:trPr>
          <w:trHeight w:val="137"/>
          <w:tblHeader/>
        </w:trPr>
        <w:tc>
          <w:tcPr>
            <w:tcW w:w="3780" w:type="dxa"/>
            <w:vAlign w:val="bottom"/>
          </w:tcPr>
          <w:p w14:paraId="0343A0B0" w14:textId="77777777" w:rsidR="006A3D92" w:rsidRPr="00E30485" w:rsidRDefault="006A3D92" w:rsidP="0093239C">
            <w:pPr>
              <w:ind w:left="-19" w:firstLine="8"/>
              <w:rPr>
                <w:rFonts w:cs="Times New Roman"/>
                <w:b/>
                <w:bCs/>
                <w:szCs w:val="22"/>
                <w:lang w:eastAsia="th-TH"/>
              </w:rPr>
            </w:pPr>
          </w:p>
        </w:tc>
        <w:tc>
          <w:tcPr>
            <w:tcW w:w="5584" w:type="dxa"/>
            <w:gridSpan w:val="7"/>
          </w:tcPr>
          <w:p w14:paraId="54782ADF" w14:textId="77777777" w:rsidR="006A3D92" w:rsidRPr="00E30485" w:rsidRDefault="006A3D92" w:rsidP="0093239C">
            <w:pPr>
              <w:ind w:left="-108" w:right="-108"/>
              <w:jc w:val="center"/>
              <w:rPr>
                <w:rFonts w:cs="Times New Roman"/>
                <w:szCs w:val="22"/>
              </w:rPr>
            </w:pPr>
            <w:r w:rsidRPr="00E30485">
              <w:rPr>
                <w:rFonts w:cs="Times New Roman"/>
                <w:i/>
                <w:iCs/>
                <w:snapToGrid w:val="0"/>
                <w:szCs w:val="22"/>
                <w:lang w:eastAsia="th-TH" w:bidi="th-TH"/>
              </w:rPr>
              <w:t>(in thousand Baht)</w:t>
            </w:r>
          </w:p>
        </w:tc>
      </w:tr>
      <w:tr w:rsidR="006A3D92" w:rsidRPr="00E30485" w14:paraId="2A37F09F" w14:textId="77777777" w:rsidTr="00E35042">
        <w:trPr>
          <w:trHeight w:val="137"/>
        </w:trPr>
        <w:tc>
          <w:tcPr>
            <w:tcW w:w="3780" w:type="dxa"/>
            <w:vAlign w:val="bottom"/>
          </w:tcPr>
          <w:p w14:paraId="38E51C92" w14:textId="2E1CEA08" w:rsidR="006A3D92" w:rsidRPr="00E30485" w:rsidRDefault="006A3D92" w:rsidP="0093239C">
            <w:pPr>
              <w:ind w:left="-19" w:firstLine="8"/>
              <w:rPr>
                <w:rFonts w:cs="Times New Roman"/>
                <w:b/>
                <w:bCs/>
                <w:szCs w:val="22"/>
              </w:rPr>
            </w:pPr>
            <w:r w:rsidRPr="00E30485">
              <w:rPr>
                <w:rFonts w:cs="Times New Roman"/>
                <w:b/>
                <w:bCs/>
                <w:i/>
                <w:iCs/>
                <w:szCs w:val="22"/>
                <w:lang w:eastAsia="th-TH"/>
              </w:rPr>
              <w:t xml:space="preserve">Loans to customers and accrued </w:t>
            </w:r>
            <w:r w:rsidRPr="00E30485">
              <w:rPr>
                <w:rFonts w:cs="Times New Roman"/>
                <w:b/>
                <w:bCs/>
                <w:i/>
                <w:iCs/>
                <w:szCs w:val="22"/>
                <w:lang w:eastAsia="th-TH"/>
              </w:rPr>
              <w:br/>
              <w:t xml:space="preserve"> </w:t>
            </w:r>
            <w:r w:rsidRPr="00EC65EE">
              <w:rPr>
                <w:rFonts w:cs="Times New Roman"/>
                <w:b/>
                <w:bCs/>
                <w:i/>
                <w:iCs/>
                <w:szCs w:val="22"/>
                <w:cs/>
                <w:lang w:eastAsia="th-TH" w:bidi="th-TH"/>
              </w:rPr>
              <w:t xml:space="preserve"> </w:t>
            </w:r>
            <w:r w:rsidRPr="00E30485">
              <w:rPr>
                <w:rFonts w:cs="Times New Roman"/>
                <w:b/>
                <w:bCs/>
                <w:i/>
                <w:iCs/>
                <w:szCs w:val="22"/>
                <w:lang w:eastAsia="th-TH"/>
              </w:rPr>
              <w:t xml:space="preserve"> interest receivables, net</w:t>
            </w:r>
          </w:p>
        </w:tc>
        <w:tc>
          <w:tcPr>
            <w:tcW w:w="1080" w:type="dxa"/>
          </w:tcPr>
          <w:p w14:paraId="4885CDDA" w14:textId="77777777" w:rsidR="006A3D92" w:rsidRPr="00EC65EE" w:rsidRDefault="006A3D92" w:rsidP="0093239C">
            <w:pPr>
              <w:tabs>
                <w:tab w:val="decimal" w:pos="885"/>
              </w:tabs>
              <w:ind w:right="-105"/>
              <w:rPr>
                <w:color w:val="000000"/>
                <w:szCs w:val="28"/>
                <w:lang w:bidi="th-TH"/>
              </w:rPr>
            </w:pPr>
          </w:p>
        </w:tc>
        <w:tc>
          <w:tcPr>
            <w:tcW w:w="270" w:type="dxa"/>
          </w:tcPr>
          <w:p w14:paraId="5037029B" w14:textId="77777777" w:rsidR="006A3D92" w:rsidRPr="00E30485" w:rsidRDefault="006A3D92" w:rsidP="0093239C">
            <w:pPr>
              <w:tabs>
                <w:tab w:val="decimal" w:pos="885"/>
              </w:tabs>
              <w:ind w:right="-105"/>
              <w:rPr>
                <w:rFonts w:cs="Times New Roman"/>
                <w:color w:val="000000"/>
                <w:szCs w:val="22"/>
              </w:rPr>
            </w:pPr>
          </w:p>
        </w:tc>
        <w:tc>
          <w:tcPr>
            <w:tcW w:w="1354" w:type="dxa"/>
            <w:vAlign w:val="bottom"/>
          </w:tcPr>
          <w:p w14:paraId="696BC90D" w14:textId="77777777" w:rsidR="006A3D92" w:rsidRPr="00E30485" w:rsidRDefault="006A3D92" w:rsidP="0093239C">
            <w:pPr>
              <w:tabs>
                <w:tab w:val="decimal" w:pos="879"/>
              </w:tabs>
              <w:ind w:right="-105"/>
              <w:rPr>
                <w:rFonts w:cs="Times New Roman"/>
                <w:color w:val="000000"/>
                <w:szCs w:val="22"/>
              </w:rPr>
            </w:pPr>
          </w:p>
        </w:tc>
        <w:tc>
          <w:tcPr>
            <w:tcW w:w="270" w:type="dxa"/>
            <w:vAlign w:val="bottom"/>
          </w:tcPr>
          <w:p w14:paraId="670CE245" w14:textId="77777777" w:rsidR="006A3D92" w:rsidRPr="00E30485" w:rsidRDefault="006A3D92" w:rsidP="0093239C">
            <w:pPr>
              <w:tabs>
                <w:tab w:val="decimal" w:pos="885"/>
              </w:tabs>
              <w:ind w:right="-105"/>
              <w:rPr>
                <w:rFonts w:cs="Times New Roman"/>
                <w:color w:val="000000"/>
                <w:szCs w:val="22"/>
              </w:rPr>
            </w:pPr>
          </w:p>
        </w:tc>
        <w:tc>
          <w:tcPr>
            <w:tcW w:w="1084" w:type="dxa"/>
            <w:vAlign w:val="bottom"/>
          </w:tcPr>
          <w:p w14:paraId="74515624" w14:textId="77777777" w:rsidR="006A3D92" w:rsidRPr="00E30485" w:rsidRDefault="006A3D92" w:rsidP="0093239C">
            <w:pPr>
              <w:tabs>
                <w:tab w:val="decimal" w:pos="827"/>
              </w:tabs>
              <w:snapToGrid w:val="0"/>
              <w:ind w:right="-25"/>
              <w:rPr>
                <w:rFonts w:cs="Times New Roman"/>
                <w:szCs w:val="22"/>
              </w:rPr>
            </w:pPr>
          </w:p>
        </w:tc>
        <w:tc>
          <w:tcPr>
            <w:tcW w:w="270" w:type="dxa"/>
            <w:vAlign w:val="bottom"/>
          </w:tcPr>
          <w:p w14:paraId="6F62A48D" w14:textId="77777777" w:rsidR="006A3D92" w:rsidRPr="00E30485" w:rsidRDefault="006A3D92" w:rsidP="0093239C">
            <w:pPr>
              <w:tabs>
                <w:tab w:val="decimal" w:pos="885"/>
              </w:tabs>
              <w:ind w:right="-105"/>
              <w:rPr>
                <w:rFonts w:cs="Times New Roman"/>
                <w:color w:val="000000"/>
                <w:szCs w:val="22"/>
              </w:rPr>
            </w:pPr>
          </w:p>
        </w:tc>
        <w:tc>
          <w:tcPr>
            <w:tcW w:w="1256" w:type="dxa"/>
            <w:vAlign w:val="bottom"/>
          </w:tcPr>
          <w:p w14:paraId="364FB0A1" w14:textId="77777777" w:rsidR="006A3D92" w:rsidRPr="00E30485" w:rsidRDefault="006A3D92" w:rsidP="0093239C">
            <w:pPr>
              <w:ind w:right="-105"/>
              <w:rPr>
                <w:rFonts w:cs="Times New Roman"/>
                <w:color w:val="000000"/>
                <w:szCs w:val="22"/>
              </w:rPr>
            </w:pPr>
          </w:p>
        </w:tc>
      </w:tr>
      <w:tr w:rsidR="00D071E4" w:rsidRPr="00D071E4" w14:paraId="27D61798" w14:textId="77777777" w:rsidTr="00AA6956">
        <w:trPr>
          <w:trHeight w:val="137"/>
        </w:trPr>
        <w:tc>
          <w:tcPr>
            <w:tcW w:w="3780" w:type="dxa"/>
          </w:tcPr>
          <w:p w14:paraId="06D0A30D" w14:textId="00BF81BD" w:rsidR="00D071E4" w:rsidRPr="00E30485" w:rsidRDefault="00D071E4" w:rsidP="00D071E4">
            <w:pPr>
              <w:ind w:left="-19" w:firstLine="8"/>
              <w:rPr>
                <w:rFonts w:cs="Times New Roman"/>
                <w:b/>
                <w:bCs/>
                <w:szCs w:val="22"/>
                <w:lang w:eastAsia="th-TH"/>
              </w:rPr>
            </w:pPr>
            <w:r w:rsidRPr="00E30485">
              <w:rPr>
                <w:rFonts w:cs="Times New Roman"/>
                <w:color w:val="000000"/>
                <w:szCs w:val="22"/>
              </w:rPr>
              <w:t>Key management personnel of the Bank</w:t>
            </w:r>
          </w:p>
        </w:tc>
        <w:tc>
          <w:tcPr>
            <w:tcW w:w="1080" w:type="dxa"/>
            <w:vAlign w:val="bottom"/>
          </w:tcPr>
          <w:p w14:paraId="0D0BE5F8" w14:textId="2096DCAB" w:rsidR="00D071E4" w:rsidRPr="00D071E4" w:rsidRDefault="00D071E4" w:rsidP="00D071E4">
            <w:pPr>
              <w:tabs>
                <w:tab w:val="decimal" w:pos="885"/>
              </w:tabs>
              <w:ind w:right="-105"/>
              <w:rPr>
                <w:rFonts w:cs="Times New Roman"/>
                <w:color w:val="000000"/>
                <w:szCs w:val="22"/>
              </w:rPr>
            </w:pPr>
            <w:r w:rsidRPr="00AA6956">
              <w:rPr>
                <w:rFonts w:cs="Times New Roman"/>
                <w:szCs w:val="22"/>
              </w:rPr>
              <w:t>-</w:t>
            </w:r>
          </w:p>
        </w:tc>
        <w:tc>
          <w:tcPr>
            <w:tcW w:w="270" w:type="dxa"/>
          </w:tcPr>
          <w:p w14:paraId="1C821012" w14:textId="77777777" w:rsidR="00D071E4" w:rsidRPr="00D071E4" w:rsidRDefault="00D071E4" w:rsidP="00D071E4">
            <w:pPr>
              <w:tabs>
                <w:tab w:val="decimal" w:pos="885"/>
              </w:tabs>
              <w:ind w:right="-105"/>
              <w:rPr>
                <w:rFonts w:cs="Times New Roman"/>
                <w:color w:val="000000"/>
                <w:szCs w:val="22"/>
              </w:rPr>
            </w:pPr>
          </w:p>
        </w:tc>
        <w:tc>
          <w:tcPr>
            <w:tcW w:w="1354" w:type="dxa"/>
            <w:vAlign w:val="bottom"/>
          </w:tcPr>
          <w:p w14:paraId="44AF4620" w14:textId="594D6221" w:rsidR="00D071E4" w:rsidRPr="00D071E4" w:rsidRDefault="00D071E4" w:rsidP="00D071E4">
            <w:pPr>
              <w:tabs>
                <w:tab w:val="decimal" w:pos="879"/>
              </w:tabs>
              <w:ind w:right="-105"/>
              <w:rPr>
                <w:rFonts w:cs="Times New Roman"/>
                <w:color w:val="000000"/>
                <w:szCs w:val="22"/>
              </w:rPr>
            </w:pPr>
            <w:r w:rsidRPr="00D071E4">
              <w:rPr>
                <w:rFonts w:cs="Times New Roman"/>
                <w:szCs w:val="22"/>
              </w:rPr>
              <w:t>2,308</w:t>
            </w:r>
          </w:p>
        </w:tc>
        <w:tc>
          <w:tcPr>
            <w:tcW w:w="270" w:type="dxa"/>
            <w:vAlign w:val="bottom"/>
          </w:tcPr>
          <w:p w14:paraId="13220D53" w14:textId="77777777" w:rsidR="00D071E4" w:rsidRPr="00D071E4" w:rsidRDefault="00D071E4" w:rsidP="00D071E4">
            <w:pPr>
              <w:tabs>
                <w:tab w:val="decimal" w:pos="885"/>
              </w:tabs>
              <w:ind w:right="-105"/>
              <w:rPr>
                <w:rFonts w:cs="Times New Roman"/>
                <w:color w:val="000000"/>
                <w:szCs w:val="22"/>
              </w:rPr>
            </w:pPr>
          </w:p>
        </w:tc>
        <w:tc>
          <w:tcPr>
            <w:tcW w:w="1084" w:type="dxa"/>
          </w:tcPr>
          <w:p w14:paraId="1C65D882" w14:textId="541BB002" w:rsidR="00D071E4" w:rsidRPr="00AA6956" w:rsidRDefault="00D071E4" w:rsidP="00D071E4">
            <w:pPr>
              <w:tabs>
                <w:tab w:val="decimal" w:pos="882"/>
              </w:tabs>
              <w:snapToGrid w:val="0"/>
              <w:ind w:right="-93"/>
              <w:rPr>
                <w:rFonts w:cs="Times New Roman"/>
                <w:szCs w:val="22"/>
                <w:lang w:bidi="th-TH"/>
              </w:rPr>
            </w:pPr>
            <w:r w:rsidRPr="00AA6956">
              <w:rPr>
                <w:rFonts w:cs="Times New Roman"/>
                <w:szCs w:val="22"/>
              </w:rPr>
              <w:t>-</w:t>
            </w:r>
          </w:p>
        </w:tc>
        <w:tc>
          <w:tcPr>
            <w:tcW w:w="270" w:type="dxa"/>
          </w:tcPr>
          <w:p w14:paraId="0A2FC547" w14:textId="77777777" w:rsidR="00D071E4" w:rsidRPr="00D071E4" w:rsidRDefault="00D071E4" w:rsidP="00D071E4">
            <w:pPr>
              <w:tabs>
                <w:tab w:val="decimal" w:pos="885"/>
              </w:tabs>
              <w:ind w:right="-105"/>
              <w:rPr>
                <w:rFonts w:cs="Times New Roman"/>
                <w:color w:val="000000"/>
                <w:szCs w:val="22"/>
              </w:rPr>
            </w:pPr>
          </w:p>
        </w:tc>
        <w:tc>
          <w:tcPr>
            <w:tcW w:w="1256" w:type="dxa"/>
            <w:vAlign w:val="bottom"/>
          </w:tcPr>
          <w:p w14:paraId="65AFE44C" w14:textId="50BB6426" w:rsidR="00D071E4" w:rsidRPr="00D071E4" w:rsidRDefault="00D071E4" w:rsidP="00D071E4">
            <w:pPr>
              <w:tabs>
                <w:tab w:val="decimal" w:pos="701"/>
              </w:tabs>
              <w:ind w:right="-22"/>
              <w:jc w:val="right"/>
              <w:rPr>
                <w:rFonts w:cs="Times New Roman"/>
                <w:szCs w:val="22"/>
              </w:rPr>
            </w:pPr>
            <w:r w:rsidRPr="00D071E4">
              <w:rPr>
                <w:rFonts w:cs="Times New Roman"/>
                <w:szCs w:val="22"/>
              </w:rPr>
              <w:t>2,308</w:t>
            </w:r>
          </w:p>
        </w:tc>
      </w:tr>
      <w:tr w:rsidR="00D071E4" w:rsidRPr="00D071E4" w14:paraId="6DB234D4" w14:textId="77777777" w:rsidTr="00AA6956">
        <w:trPr>
          <w:trHeight w:val="137"/>
        </w:trPr>
        <w:tc>
          <w:tcPr>
            <w:tcW w:w="3780" w:type="dxa"/>
          </w:tcPr>
          <w:p w14:paraId="10FACEAF" w14:textId="77777777" w:rsidR="00D071E4" w:rsidRPr="00E30485" w:rsidRDefault="00D071E4" w:rsidP="00D071E4">
            <w:pPr>
              <w:ind w:left="-19" w:firstLine="8"/>
              <w:rPr>
                <w:rFonts w:cs="Times New Roman"/>
                <w:color w:val="000000"/>
                <w:szCs w:val="22"/>
              </w:rPr>
            </w:pPr>
          </w:p>
        </w:tc>
        <w:tc>
          <w:tcPr>
            <w:tcW w:w="1080" w:type="dxa"/>
            <w:vAlign w:val="bottom"/>
          </w:tcPr>
          <w:p w14:paraId="00D7B8CA" w14:textId="77777777" w:rsidR="00D071E4" w:rsidRPr="00D071E4" w:rsidRDefault="00D071E4" w:rsidP="00D071E4">
            <w:pPr>
              <w:tabs>
                <w:tab w:val="decimal" w:pos="885"/>
              </w:tabs>
              <w:ind w:right="-105"/>
              <w:rPr>
                <w:rFonts w:cs="Times New Roman"/>
                <w:szCs w:val="22"/>
              </w:rPr>
            </w:pPr>
          </w:p>
        </w:tc>
        <w:tc>
          <w:tcPr>
            <w:tcW w:w="270" w:type="dxa"/>
          </w:tcPr>
          <w:p w14:paraId="6ED8CD1C" w14:textId="77777777" w:rsidR="00D071E4" w:rsidRPr="00D071E4" w:rsidRDefault="00D071E4" w:rsidP="00D071E4">
            <w:pPr>
              <w:tabs>
                <w:tab w:val="decimal" w:pos="885"/>
              </w:tabs>
              <w:ind w:right="-105"/>
              <w:rPr>
                <w:rFonts w:cs="Times New Roman"/>
                <w:color w:val="000000"/>
                <w:szCs w:val="22"/>
              </w:rPr>
            </w:pPr>
          </w:p>
        </w:tc>
        <w:tc>
          <w:tcPr>
            <w:tcW w:w="1354" w:type="dxa"/>
            <w:vAlign w:val="bottom"/>
          </w:tcPr>
          <w:p w14:paraId="0E41A011" w14:textId="77777777" w:rsidR="00D071E4" w:rsidRPr="00D071E4" w:rsidRDefault="00D071E4" w:rsidP="00D071E4">
            <w:pPr>
              <w:tabs>
                <w:tab w:val="decimal" w:pos="879"/>
              </w:tabs>
              <w:ind w:right="-105"/>
              <w:rPr>
                <w:rFonts w:cs="Times New Roman"/>
                <w:color w:val="000000"/>
                <w:szCs w:val="22"/>
              </w:rPr>
            </w:pPr>
          </w:p>
        </w:tc>
        <w:tc>
          <w:tcPr>
            <w:tcW w:w="270" w:type="dxa"/>
            <w:vAlign w:val="bottom"/>
          </w:tcPr>
          <w:p w14:paraId="06A6529E" w14:textId="77777777" w:rsidR="00D071E4" w:rsidRPr="00D071E4" w:rsidRDefault="00D071E4" w:rsidP="00D071E4">
            <w:pPr>
              <w:tabs>
                <w:tab w:val="decimal" w:pos="885"/>
              </w:tabs>
              <w:ind w:right="-105"/>
              <w:rPr>
                <w:rFonts w:cs="Times New Roman"/>
                <w:color w:val="000000"/>
                <w:szCs w:val="22"/>
              </w:rPr>
            </w:pPr>
          </w:p>
        </w:tc>
        <w:tc>
          <w:tcPr>
            <w:tcW w:w="1084" w:type="dxa"/>
          </w:tcPr>
          <w:p w14:paraId="35BC31D8" w14:textId="77777777" w:rsidR="00D071E4" w:rsidRPr="00D071E4" w:rsidRDefault="00D071E4" w:rsidP="00D071E4">
            <w:pPr>
              <w:tabs>
                <w:tab w:val="decimal" w:pos="882"/>
              </w:tabs>
              <w:snapToGrid w:val="0"/>
              <w:ind w:right="-93"/>
              <w:rPr>
                <w:rFonts w:cs="Times New Roman"/>
                <w:szCs w:val="22"/>
              </w:rPr>
            </w:pPr>
          </w:p>
        </w:tc>
        <w:tc>
          <w:tcPr>
            <w:tcW w:w="270" w:type="dxa"/>
          </w:tcPr>
          <w:p w14:paraId="0FD0F906" w14:textId="77777777" w:rsidR="00D071E4" w:rsidRPr="00D071E4" w:rsidRDefault="00D071E4" w:rsidP="00D071E4">
            <w:pPr>
              <w:tabs>
                <w:tab w:val="decimal" w:pos="885"/>
              </w:tabs>
              <w:ind w:right="-105"/>
              <w:rPr>
                <w:rFonts w:cs="Times New Roman"/>
                <w:color w:val="000000"/>
                <w:szCs w:val="22"/>
              </w:rPr>
            </w:pPr>
          </w:p>
        </w:tc>
        <w:tc>
          <w:tcPr>
            <w:tcW w:w="1256" w:type="dxa"/>
            <w:vAlign w:val="bottom"/>
          </w:tcPr>
          <w:p w14:paraId="5EEE0E94" w14:textId="77777777" w:rsidR="00D071E4" w:rsidRPr="00D071E4" w:rsidRDefault="00D071E4" w:rsidP="00D071E4">
            <w:pPr>
              <w:tabs>
                <w:tab w:val="decimal" w:pos="701"/>
              </w:tabs>
              <w:ind w:right="-22"/>
              <w:jc w:val="right"/>
              <w:rPr>
                <w:rFonts w:cs="Times New Roman"/>
                <w:szCs w:val="22"/>
              </w:rPr>
            </w:pPr>
          </w:p>
        </w:tc>
      </w:tr>
      <w:tr w:rsidR="00D071E4" w:rsidRPr="00D071E4" w14:paraId="711EDFB5" w14:textId="77777777" w:rsidTr="00AA6956">
        <w:trPr>
          <w:trHeight w:val="137"/>
        </w:trPr>
        <w:tc>
          <w:tcPr>
            <w:tcW w:w="3780" w:type="dxa"/>
            <w:vAlign w:val="bottom"/>
          </w:tcPr>
          <w:p w14:paraId="05BB1E83" w14:textId="47F221D4" w:rsidR="00D071E4" w:rsidRPr="00E30485" w:rsidRDefault="00D071E4" w:rsidP="00D071E4">
            <w:pPr>
              <w:tabs>
                <w:tab w:val="decimal" w:pos="950"/>
              </w:tabs>
              <w:ind w:left="-19" w:firstLine="8"/>
              <w:rPr>
                <w:rFonts w:cs="Times New Roman"/>
                <w:b/>
                <w:bCs/>
                <w:i/>
                <w:iCs/>
                <w:szCs w:val="22"/>
                <w:lang w:eastAsia="th-TH"/>
              </w:rPr>
            </w:pPr>
            <w:r w:rsidRPr="00E30485">
              <w:rPr>
                <w:rFonts w:cs="Times New Roman"/>
                <w:b/>
                <w:bCs/>
                <w:i/>
                <w:iCs/>
                <w:szCs w:val="22"/>
                <w:lang w:eastAsia="th-TH"/>
              </w:rPr>
              <w:t>Other assets</w:t>
            </w:r>
          </w:p>
        </w:tc>
        <w:tc>
          <w:tcPr>
            <w:tcW w:w="1080" w:type="dxa"/>
          </w:tcPr>
          <w:p w14:paraId="768E3DFC" w14:textId="77777777" w:rsidR="00D071E4" w:rsidRPr="00D071E4" w:rsidRDefault="00D071E4" w:rsidP="00D071E4">
            <w:pPr>
              <w:tabs>
                <w:tab w:val="decimal" w:pos="885"/>
              </w:tabs>
              <w:ind w:right="-105"/>
              <w:rPr>
                <w:rFonts w:cs="Times New Roman"/>
                <w:color w:val="000000"/>
                <w:szCs w:val="22"/>
              </w:rPr>
            </w:pPr>
          </w:p>
        </w:tc>
        <w:tc>
          <w:tcPr>
            <w:tcW w:w="270" w:type="dxa"/>
          </w:tcPr>
          <w:p w14:paraId="49ECE7CE" w14:textId="77777777" w:rsidR="00D071E4" w:rsidRPr="00D071E4" w:rsidRDefault="00D071E4" w:rsidP="00D071E4">
            <w:pPr>
              <w:tabs>
                <w:tab w:val="decimal" w:pos="885"/>
              </w:tabs>
              <w:ind w:right="-105"/>
              <w:rPr>
                <w:rFonts w:cs="Times New Roman"/>
                <w:color w:val="000000"/>
                <w:szCs w:val="22"/>
              </w:rPr>
            </w:pPr>
          </w:p>
        </w:tc>
        <w:tc>
          <w:tcPr>
            <w:tcW w:w="1354" w:type="dxa"/>
            <w:vAlign w:val="bottom"/>
          </w:tcPr>
          <w:p w14:paraId="20859C09" w14:textId="77777777" w:rsidR="00D071E4" w:rsidRPr="00D071E4" w:rsidRDefault="00D071E4" w:rsidP="00D071E4">
            <w:pPr>
              <w:tabs>
                <w:tab w:val="decimal" w:pos="879"/>
              </w:tabs>
              <w:ind w:right="-105"/>
              <w:rPr>
                <w:rFonts w:cs="Times New Roman"/>
                <w:color w:val="000000"/>
                <w:szCs w:val="22"/>
              </w:rPr>
            </w:pPr>
          </w:p>
        </w:tc>
        <w:tc>
          <w:tcPr>
            <w:tcW w:w="270" w:type="dxa"/>
            <w:vAlign w:val="bottom"/>
          </w:tcPr>
          <w:p w14:paraId="40BFC2B6" w14:textId="77777777" w:rsidR="00D071E4" w:rsidRPr="00D071E4" w:rsidRDefault="00D071E4" w:rsidP="00D071E4">
            <w:pPr>
              <w:tabs>
                <w:tab w:val="decimal" w:pos="885"/>
              </w:tabs>
              <w:ind w:right="-105"/>
              <w:rPr>
                <w:rFonts w:cs="Times New Roman"/>
                <w:color w:val="000000"/>
                <w:szCs w:val="22"/>
              </w:rPr>
            </w:pPr>
          </w:p>
        </w:tc>
        <w:tc>
          <w:tcPr>
            <w:tcW w:w="1084" w:type="dxa"/>
          </w:tcPr>
          <w:p w14:paraId="179D97DC" w14:textId="77777777" w:rsidR="00D071E4" w:rsidRPr="00D071E4" w:rsidRDefault="00D071E4" w:rsidP="00D071E4">
            <w:pPr>
              <w:tabs>
                <w:tab w:val="decimal" w:pos="886"/>
              </w:tabs>
              <w:snapToGrid w:val="0"/>
              <w:ind w:right="-25"/>
              <w:rPr>
                <w:rFonts w:cs="Times New Roman"/>
                <w:szCs w:val="22"/>
              </w:rPr>
            </w:pPr>
          </w:p>
        </w:tc>
        <w:tc>
          <w:tcPr>
            <w:tcW w:w="270" w:type="dxa"/>
            <w:vAlign w:val="bottom"/>
          </w:tcPr>
          <w:p w14:paraId="13D7A14D" w14:textId="77777777" w:rsidR="00D071E4" w:rsidRPr="00D071E4" w:rsidRDefault="00D071E4" w:rsidP="00D071E4">
            <w:pPr>
              <w:tabs>
                <w:tab w:val="decimal" w:pos="885"/>
              </w:tabs>
              <w:ind w:right="-105"/>
              <w:rPr>
                <w:rFonts w:cs="Times New Roman"/>
                <w:color w:val="000000"/>
                <w:szCs w:val="22"/>
              </w:rPr>
            </w:pPr>
          </w:p>
        </w:tc>
        <w:tc>
          <w:tcPr>
            <w:tcW w:w="1256" w:type="dxa"/>
            <w:vAlign w:val="bottom"/>
          </w:tcPr>
          <w:p w14:paraId="5253BA4C" w14:textId="77777777" w:rsidR="00D071E4" w:rsidRPr="00D071E4" w:rsidRDefault="00D071E4" w:rsidP="00D071E4">
            <w:pPr>
              <w:tabs>
                <w:tab w:val="decimal" w:pos="701"/>
              </w:tabs>
              <w:ind w:right="-22"/>
              <w:jc w:val="right"/>
              <w:rPr>
                <w:rFonts w:cs="Times New Roman"/>
                <w:szCs w:val="22"/>
              </w:rPr>
            </w:pPr>
          </w:p>
        </w:tc>
      </w:tr>
      <w:tr w:rsidR="00D071E4" w:rsidRPr="00D071E4" w14:paraId="00E6E7EB" w14:textId="77777777" w:rsidTr="00E35042">
        <w:trPr>
          <w:trHeight w:val="137"/>
        </w:trPr>
        <w:tc>
          <w:tcPr>
            <w:tcW w:w="3780" w:type="dxa"/>
            <w:vAlign w:val="bottom"/>
          </w:tcPr>
          <w:p w14:paraId="48790463" w14:textId="329F5D4E" w:rsidR="00D071E4" w:rsidRPr="00E30485" w:rsidRDefault="00D071E4" w:rsidP="00D071E4">
            <w:pPr>
              <w:tabs>
                <w:tab w:val="left" w:pos="162"/>
              </w:tabs>
              <w:ind w:left="-19" w:right="1"/>
              <w:rPr>
                <w:rFonts w:cs="Times New Roman"/>
                <w:color w:val="000000"/>
                <w:szCs w:val="22"/>
              </w:rPr>
            </w:pPr>
            <w:r w:rsidRPr="00E30485">
              <w:rPr>
                <w:rFonts w:cs="Times New Roman"/>
                <w:szCs w:val="22"/>
                <w:lang w:eastAsia="th-TH"/>
              </w:rPr>
              <w:t>Ultimate parent company</w:t>
            </w:r>
          </w:p>
        </w:tc>
        <w:tc>
          <w:tcPr>
            <w:tcW w:w="1080" w:type="dxa"/>
          </w:tcPr>
          <w:p w14:paraId="65AA1783" w14:textId="569C56F9" w:rsidR="00D071E4" w:rsidRPr="00D071E4" w:rsidRDefault="00D071E4" w:rsidP="00D071E4">
            <w:pPr>
              <w:tabs>
                <w:tab w:val="decimal" w:pos="875"/>
              </w:tabs>
              <w:ind w:right="-105"/>
              <w:rPr>
                <w:rFonts w:cs="Times New Roman"/>
                <w:color w:val="000000"/>
                <w:szCs w:val="22"/>
              </w:rPr>
            </w:pPr>
            <w:r w:rsidRPr="00AA6956">
              <w:rPr>
                <w:rFonts w:cs="Times New Roman"/>
                <w:szCs w:val="22"/>
              </w:rPr>
              <w:t>120</w:t>
            </w:r>
          </w:p>
        </w:tc>
        <w:tc>
          <w:tcPr>
            <w:tcW w:w="270" w:type="dxa"/>
          </w:tcPr>
          <w:p w14:paraId="4954FCB8" w14:textId="77777777" w:rsidR="00D071E4" w:rsidRPr="00D071E4" w:rsidRDefault="00D071E4" w:rsidP="00D071E4">
            <w:pPr>
              <w:tabs>
                <w:tab w:val="decimal" w:pos="885"/>
              </w:tabs>
              <w:ind w:right="-105"/>
              <w:rPr>
                <w:rFonts w:cs="Times New Roman"/>
                <w:color w:val="000000"/>
                <w:szCs w:val="22"/>
              </w:rPr>
            </w:pPr>
          </w:p>
        </w:tc>
        <w:tc>
          <w:tcPr>
            <w:tcW w:w="1354" w:type="dxa"/>
          </w:tcPr>
          <w:p w14:paraId="5C6FE98C" w14:textId="73797552" w:rsidR="00D071E4" w:rsidRPr="00D071E4" w:rsidRDefault="00D071E4" w:rsidP="00D071E4">
            <w:pPr>
              <w:tabs>
                <w:tab w:val="decimal" w:pos="879"/>
              </w:tabs>
              <w:ind w:right="-105"/>
              <w:rPr>
                <w:rFonts w:cs="Times New Roman"/>
                <w:color w:val="000000"/>
                <w:szCs w:val="22"/>
              </w:rPr>
            </w:pPr>
            <w:r w:rsidRPr="00D071E4">
              <w:rPr>
                <w:rFonts w:cs="Times New Roman"/>
                <w:szCs w:val="22"/>
              </w:rPr>
              <w:t>120</w:t>
            </w:r>
          </w:p>
        </w:tc>
        <w:tc>
          <w:tcPr>
            <w:tcW w:w="270" w:type="dxa"/>
          </w:tcPr>
          <w:p w14:paraId="4C5F7D5F" w14:textId="77777777" w:rsidR="00D071E4" w:rsidRPr="00D071E4" w:rsidRDefault="00D071E4" w:rsidP="00D071E4">
            <w:pPr>
              <w:tabs>
                <w:tab w:val="decimal" w:pos="885"/>
              </w:tabs>
              <w:ind w:right="-105"/>
              <w:rPr>
                <w:rFonts w:cs="Times New Roman"/>
                <w:szCs w:val="22"/>
              </w:rPr>
            </w:pPr>
          </w:p>
        </w:tc>
        <w:tc>
          <w:tcPr>
            <w:tcW w:w="1084" w:type="dxa"/>
          </w:tcPr>
          <w:p w14:paraId="0659735E" w14:textId="453C2853" w:rsidR="00D071E4" w:rsidRPr="00D071E4" w:rsidRDefault="00D071E4" w:rsidP="00D071E4">
            <w:pPr>
              <w:tabs>
                <w:tab w:val="decimal" w:pos="886"/>
              </w:tabs>
              <w:snapToGrid w:val="0"/>
              <w:ind w:right="-25"/>
              <w:rPr>
                <w:rFonts w:cs="Times New Roman"/>
                <w:szCs w:val="22"/>
              </w:rPr>
            </w:pPr>
            <w:r w:rsidRPr="00AA6956">
              <w:rPr>
                <w:rFonts w:cs="Times New Roman"/>
                <w:szCs w:val="22"/>
              </w:rPr>
              <w:t>120</w:t>
            </w:r>
          </w:p>
        </w:tc>
        <w:tc>
          <w:tcPr>
            <w:tcW w:w="270" w:type="dxa"/>
          </w:tcPr>
          <w:p w14:paraId="30AB8610" w14:textId="77777777" w:rsidR="00D071E4" w:rsidRPr="00D071E4" w:rsidRDefault="00D071E4" w:rsidP="00D071E4">
            <w:pPr>
              <w:tabs>
                <w:tab w:val="decimal" w:pos="885"/>
              </w:tabs>
              <w:ind w:right="-105"/>
              <w:rPr>
                <w:rFonts w:cs="Times New Roman"/>
                <w:color w:val="000000"/>
                <w:szCs w:val="22"/>
              </w:rPr>
            </w:pPr>
          </w:p>
        </w:tc>
        <w:tc>
          <w:tcPr>
            <w:tcW w:w="1256" w:type="dxa"/>
          </w:tcPr>
          <w:p w14:paraId="3F42CE08" w14:textId="0CEC06EA" w:rsidR="00D071E4" w:rsidRPr="00D071E4" w:rsidRDefault="00D071E4" w:rsidP="00D071E4">
            <w:pPr>
              <w:tabs>
                <w:tab w:val="decimal" w:pos="701"/>
              </w:tabs>
              <w:ind w:right="-22"/>
              <w:jc w:val="right"/>
              <w:rPr>
                <w:rFonts w:cs="Times New Roman"/>
                <w:szCs w:val="22"/>
              </w:rPr>
            </w:pPr>
            <w:r w:rsidRPr="00D071E4">
              <w:rPr>
                <w:rFonts w:cs="Times New Roman"/>
                <w:szCs w:val="22"/>
              </w:rPr>
              <w:t>120</w:t>
            </w:r>
          </w:p>
        </w:tc>
      </w:tr>
      <w:tr w:rsidR="00D071E4" w:rsidRPr="00D071E4" w14:paraId="6608E943" w14:textId="77777777" w:rsidTr="00E35042">
        <w:trPr>
          <w:trHeight w:val="137"/>
        </w:trPr>
        <w:tc>
          <w:tcPr>
            <w:tcW w:w="3780" w:type="dxa"/>
            <w:vAlign w:val="bottom"/>
          </w:tcPr>
          <w:p w14:paraId="14DF3300" w14:textId="67FF2E00" w:rsidR="00D071E4" w:rsidRPr="00E30485" w:rsidRDefault="00D071E4" w:rsidP="00D071E4">
            <w:pPr>
              <w:tabs>
                <w:tab w:val="left" w:pos="162"/>
              </w:tabs>
              <w:ind w:left="-19" w:right="1"/>
              <w:rPr>
                <w:rFonts w:cs="Times New Roman"/>
                <w:szCs w:val="22"/>
                <w:lang w:eastAsia="th-TH"/>
              </w:rPr>
            </w:pPr>
            <w:r w:rsidRPr="00E30485">
              <w:rPr>
                <w:rFonts w:cs="Times New Roman"/>
                <w:szCs w:val="22"/>
                <w:lang w:eastAsia="th-TH"/>
              </w:rPr>
              <w:t>Parent company</w:t>
            </w:r>
          </w:p>
        </w:tc>
        <w:tc>
          <w:tcPr>
            <w:tcW w:w="1080" w:type="dxa"/>
          </w:tcPr>
          <w:p w14:paraId="51B44843" w14:textId="46C179E7" w:rsidR="00D071E4" w:rsidRPr="00D071E4" w:rsidRDefault="00D071E4" w:rsidP="00D071E4">
            <w:pPr>
              <w:tabs>
                <w:tab w:val="decimal" w:pos="875"/>
              </w:tabs>
              <w:ind w:right="-105"/>
              <w:rPr>
                <w:rFonts w:cs="Times New Roman"/>
                <w:color w:val="000000"/>
                <w:szCs w:val="22"/>
              </w:rPr>
            </w:pPr>
            <w:r w:rsidRPr="00AA6956">
              <w:rPr>
                <w:rFonts w:cs="Times New Roman"/>
                <w:szCs w:val="22"/>
              </w:rPr>
              <w:t>38</w:t>
            </w:r>
          </w:p>
        </w:tc>
        <w:tc>
          <w:tcPr>
            <w:tcW w:w="270" w:type="dxa"/>
          </w:tcPr>
          <w:p w14:paraId="0C451433" w14:textId="77777777" w:rsidR="00D071E4" w:rsidRPr="00D071E4" w:rsidRDefault="00D071E4" w:rsidP="00D071E4">
            <w:pPr>
              <w:tabs>
                <w:tab w:val="decimal" w:pos="885"/>
              </w:tabs>
              <w:ind w:right="-105"/>
              <w:rPr>
                <w:rFonts w:cs="Times New Roman"/>
                <w:color w:val="000000"/>
                <w:szCs w:val="22"/>
              </w:rPr>
            </w:pPr>
          </w:p>
        </w:tc>
        <w:tc>
          <w:tcPr>
            <w:tcW w:w="1354" w:type="dxa"/>
          </w:tcPr>
          <w:p w14:paraId="5124A48B" w14:textId="536F559C" w:rsidR="00D071E4" w:rsidRPr="00D071E4" w:rsidRDefault="00D071E4" w:rsidP="00D071E4">
            <w:pPr>
              <w:tabs>
                <w:tab w:val="decimal" w:pos="879"/>
              </w:tabs>
              <w:ind w:right="-105"/>
              <w:rPr>
                <w:rFonts w:cs="Times New Roman"/>
                <w:szCs w:val="22"/>
              </w:rPr>
            </w:pPr>
            <w:r w:rsidRPr="00D071E4">
              <w:rPr>
                <w:rFonts w:cs="Times New Roman"/>
                <w:szCs w:val="22"/>
              </w:rPr>
              <w:t>3</w:t>
            </w:r>
          </w:p>
        </w:tc>
        <w:tc>
          <w:tcPr>
            <w:tcW w:w="270" w:type="dxa"/>
          </w:tcPr>
          <w:p w14:paraId="05C9554C" w14:textId="77777777" w:rsidR="00D071E4" w:rsidRPr="00D071E4" w:rsidRDefault="00D071E4" w:rsidP="00D071E4">
            <w:pPr>
              <w:tabs>
                <w:tab w:val="decimal" w:pos="885"/>
              </w:tabs>
              <w:ind w:right="-105"/>
              <w:rPr>
                <w:rFonts w:cs="Times New Roman"/>
                <w:szCs w:val="22"/>
              </w:rPr>
            </w:pPr>
          </w:p>
        </w:tc>
        <w:tc>
          <w:tcPr>
            <w:tcW w:w="1084" w:type="dxa"/>
          </w:tcPr>
          <w:p w14:paraId="17D9EE33" w14:textId="2FE3CBB3" w:rsidR="00D071E4" w:rsidRPr="00D071E4" w:rsidRDefault="00D071E4" w:rsidP="00D071E4">
            <w:pPr>
              <w:tabs>
                <w:tab w:val="decimal" w:pos="886"/>
              </w:tabs>
              <w:snapToGrid w:val="0"/>
              <w:ind w:right="-25"/>
              <w:rPr>
                <w:rFonts w:cs="Times New Roman"/>
                <w:szCs w:val="22"/>
              </w:rPr>
            </w:pPr>
            <w:r w:rsidRPr="00AA6956">
              <w:rPr>
                <w:rFonts w:cs="Times New Roman"/>
                <w:szCs w:val="22"/>
              </w:rPr>
              <w:t>38</w:t>
            </w:r>
          </w:p>
        </w:tc>
        <w:tc>
          <w:tcPr>
            <w:tcW w:w="270" w:type="dxa"/>
          </w:tcPr>
          <w:p w14:paraId="1E93C6BD" w14:textId="77777777" w:rsidR="00D071E4" w:rsidRPr="00D071E4" w:rsidRDefault="00D071E4" w:rsidP="00D071E4">
            <w:pPr>
              <w:tabs>
                <w:tab w:val="decimal" w:pos="885"/>
              </w:tabs>
              <w:ind w:right="-105"/>
              <w:rPr>
                <w:rFonts w:cs="Times New Roman"/>
                <w:color w:val="000000"/>
                <w:szCs w:val="22"/>
              </w:rPr>
            </w:pPr>
          </w:p>
        </w:tc>
        <w:tc>
          <w:tcPr>
            <w:tcW w:w="1256" w:type="dxa"/>
          </w:tcPr>
          <w:p w14:paraId="263BFA95" w14:textId="725EB012" w:rsidR="00D071E4" w:rsidRPr="00D071E4" w:rsidRDefault="00D071E4" w:rsidP="00D071E4">
            <w:pPr>
              <w:tabs>
                <w:tab w:val="decimal" w:pos="701"/>
              </w:tabs>
              <w:ind w:right="-22"/>
              <w:jc w:val="right"/>
              <w:rPr>
                <w:rFonts w:cs="Times New Roman"/>
                <w:szCs w:val="22"/>
              </w:rPr>
            </w:pPr>
            <w:r w:rsidRPr="00D071E4">
              <w:rPr>
                <w:rFonts w:cs="Times New Roman"/>
                <w:szCs w:val="22"/>
              </w:rPr>
              <w:t>3</w:t>
            </w:r>
          </w:p>
        </w:tc>
      </w:tr>
      <w:tr w:rsidR="00D071E4" w:rsidRPr="00D071E4" w14:paraId="3E08F350" w14:textId="77777777" w:rsidTr="00E35042">
        <w:trPr>
          <w:trHeight w:val="137"/>
        </w:trPr>
        <w:tc>
          <w:tcPr>
            <w:tcW w:w="3780" w:type="dxa"/>
            <w:vAlign w:val="bottom"/>
          </w:tcPr>
          <w:p w14:paraId="6DFF302B" w14:textId="1FD575BF" w:rsidR="00D071E4" w:rsidRPr="00E30485" w:rsidRDefault="00D071E4" w:rsidP="00D071E4">
            <w:pPr>
              <w:tabs>
                <w:tab w:val="left" w:pos="162"/>
              </w:tabs>
              <w:ind w:left="-19" w:right="1"/>
              <w:rPr>
                <w:rFonts w:cs="Times New Roman"/>
                <w:color w:val="000000"/>
                <w:szCs w:val="22"/>
              </w:rPr>
            </w:pPr>
            <w:r w:rsidRPr="00EC65EE">
              <w:rPr>
                <w:rFonts w:cs="Times New Roman"/>
                <w:szCs w:val="22"/>
                <w:lang w:eastAsia="th-TH"/>
              </w:rPr>
              <w:t>Subsidiary</w:t>
            </w:r>
          </w:p>
        </w:tc>
        <w:tc>
          <w:tcPr>
            <w:tcW w:w="1080" w:type="dxa"/>
          </w:tcPr>
          <w:p w14:paraId="71E7D9A7" w14:textId="076E7EE5" w:rsidR="00D071E4" w:rsidRPr="00D071E4" w:rsidRDefault="00D071E4" w:rsidP="00D071E4">
            <w:pPr>
              <w:tabs>
                <w:tab w:val="decimal" w:pos="870"/>
              </w:tabs>
              <w:ind w:right="-105"/>
              <w:rPr>
                <w:rFonts w:cs="Times New Roman"/>
                <w:color w:val="000000"/>
                <w:szCs w:val="22"/>
              </w:rPr>
            </w:pPr>
            <w:r w:rsidRPr="00AA6956">
              <w:rPr>
                <w:rFonts w:cs="Times New Roman"/>
                <w:szCs w:val="22"/>
              </w:rPr>
              <w:t>-</w:t>
            </w:r>
          </w:p>
        </w:tc>
        <w:tc>
          <w:tcPr>
            <w:tcW w:w="270" w:type="dxa"/>
          </w:tcPr>
          <w:p w14:paraId="6695DB92" w14:textId="77777777" w:rsidR="00D071E4" w:rsidRPr="00D071E4" w:rsidRDefault="00D071E4" w:rsidP="00D071E4">
            <w:pPr>
              <w:tabs>
                <w:tab w:val="decimal" w:pos="885"/>
              </w:tabs>
              <w:ind w:right="-105"/>
              <w:rPr>
                <w:rFonts w:cs="Times New Roman"/>
                <w:color w:val="000000"/>
                <w:szCs w:val="22"/>
              </w:rPr>
            </w:pPr>
          </w:p>
        </w:tc>
        <w:tc>
          <w:tcPr>
            <w:tcW w:w="1354" w:type="dxa"/>
          </w:tcPr>
          <w:p w14:paraId="1E154C47" w14:textId="1DFC9632" w:rsidR="00D071E4" w:rsidRPr="00D071E4" w:rsidRDefault="00D071E4" w:rsidP="00D071E4">
            <w:pPr>
              <w:tabs>
                <w:tab w:val="decimal" w:pos="879"/>
              </w:tabs>
              <w:ind w:right="-105"/>
              <w:rPr>
                <w:rFonts w:cs="Times New Roman"/>
                <w:color w:val="000000"/>
                <w:szCs w:val="22"/>
              </w:rPr>
            </w:pPr>
            <w:r w:rsidRPr="00D071E4">
              <w:rPr>
                <w:rFonts w:cs="Times New Roman"/>
                <w:color w:val="000000"/>
                <w:szCs w:val="22"/>
              </w:rPr>
              <w:t>-</w:t>
            </w:r>
          </w:p>
        </w:tc>
        <w:tc>
          <w:tcPr>
            <w:tcW w:w="270" w:type="dxa"/>
          </w:tcPr>
          <w:p w14:paraId="321C0A46" w14:textId="77777777" w:rsidR="00D071E4" w:rsidRPr="00D071E4" w:rsidRDefault="00D071E4" w:rsidP="00D071E4">
            <w:pPr>
              <w:tabs>
                <w:tab w:val="decimal" w:pos="885"/>
              </w:tabs>
              <w:ind w:right="-105"/>
              <w:rPr>
                <w:rFonts w:cs="Times New Roman"/>
                <w:szCs w:val="22"/>
              </w:rPr>
            </w:pPr>
          </w:p>
        </w:tc>
        <w:tc>
          <w:tcPr>
            <w:tcW w:w="1084" w:type="dxa"/>
          </w:tcPr>
          <w:p w14:paraId="78C2E808" w14:textId="510A59CF" w:rsidR="00D071E4" w:rsidRPr="00D071E4" w:rsidRDefault="00D071E4" w:rsidP="00D071E4">
            <w:pPr>
              <w:tabs>
                <w:tab w:val="decimal" w:pos="886"/>
              </w:tabs>
              <w:snapToGrid w:val="0"/>
              <w:ind w:right="-25"/>
              <w:rPr>
                <w:rFonts w:cs="Times New Roman"/>
                <w:szCs w:val="22"/>
              </w:rPr>
            </w:pPr>
            <w:r w:rsidRPr="00AA6956">
              <w:rPr>
                <w:rFonts w:cs="Times New Roman"/>
                <w:szCs w:val="22"/>
              </w:rPr>
              <w:t>30,420</w:t>
            </w:r>
          </w:p>
        </w:tc>
        <w:tc>
          <w:tcPr>
            <w:tcW w:w="270" w:type="dxa"/>
          </w:tcPr>
          <w:p w14:paraId="684C7B7B" w14:textId="77777777" w:rsidR="00D071E4" w:rsidRPr="00D071E4" w:rsidRDefault="00D071E4" w:rsidP="00D071E4">
            <w:pPr>
              <w:tabs>
                <w:tab w:val="decimal" w:pos="885"/>
              </w:tabs>
              <w:ind w:right="-105"/>
              <w:rPr>
                <w:rFonts w:cs="Times New Roman"/>
                <w:color w:val="000000"/>
                <w:szCs w:val="22"/>
              </w:rPr>
            </w:pPr>
          </w:p>
        </w:tc>
        <w:tc>
          <w:tcPr>
            <w:tcW w:w="1256" w:type="dxa"/>
          </w:tcPr>
          <w:p w14:paraId="592A1232" w14:textId="11A0A41E" w:rsidR="00D071E4" w:rsidRPr="00D071E4" w:rsidRDefault="00D071E4" w:rsidP="00D071E4">
            <w:pPr>
              <w:tabs>
                <w:tab w:val="decimal" w:pos="701"/>
              </w:tabs>
              <w:ind w:right="-22"/>
              <w:jc w:val="right"/>
              <w:rPr>
                <w:rFonts w:cs="Times New Roman"/>
                <w:szCs w:val="22"/>
              </w:rPr>
            </w:pPr>
            <w:r w:rsidRPr="00D071E4">
              <w:rPr>
                <w:rFonts w:cs="Times New Roman"/>
                <w:szCs w:val="22"/>
              </w:rPr>
              <w:t>33,827</w:t>
            </w:r>
          </w:p>
        </w:tc>
      </w:tr>
      <w:tr w:rsidR="00D071E4" w:rsidRPr="00D071E4" w14:paraId="09C5C8FD" w14:textId="77777777" w:rsidTr="00E35042">
        <w:trPr>
          <w:trHeight w:val="137"/>
        </w:trPr>
        <w:tc>
          <w:tcPr>
            <w:tcW w:w="3780" w:type="dxa"/>
            <w:vAlign w:val="bottom"/>
          </w:tcPr>
          <w:p w14:paraId="786B1428" w14:textId="164F941D" w:rsidR="00D071E4" w:rsidRPr="00EC65EE" w:rsidRDefault="00D071E4" w:rsidP="00D071E4">
            <w:pPr>
              <w:tabs>
                <w:tab w:val="decimal" w:pos="885"/>
              </w:tabs>
              <w:ind w:left="-19" w:right="-105"/>
              <w:rPr>
                <w:rFonts w:cs="Times New Roman"/>
                <w:szCs w:val="22"/>
              </w:rPr>
            </w:pPr>
            <w:r w:rsidRPr="00E30485">
              <w:rPr>
                <w:rFonts w:cs="Times New Roman"/>
                <w:szCs w:val="22"/>
              </w:rPr>
              <w:t>Other related parties</w:t>
            </w:r>
          </w:p>
        </w:tc>
        <w:tc>
          <w:tcPr>
            <w:tcW w:w="1080" w:type="dxa"/>
          </w:tcPr>
          <w:p w14:paraId="3EF14967" w14:textId="3506C0DA" w:rsidR="00D071E4" w:rsidRPr="00D071E4" w:rsidRDefault="00D071E4" w:rsidP="00D071E4">
            <w:pPr>
              <w:tabs>
                <w:tab w:val="decimal" w:pos="875"/>
              </w:tabs>
              <w:ind w:right="-105"/>
              <w:rPr>
                <w:rFonts w:cs="Times New Roman"/>
                <w:color w:val="000000"/>
                <w:szCs w:val="22"/>
              </w:rPr>
            </w:pPr>
            <w:r w:rsidRPr="00AA6956">
              <w:rPr>
                <w:rFonts w:cs="Times New Roman"/>
                <w:szCs w:val="22"/>
              </w:rPr>
              <w:t>93,065</w:t>
            </w:r>
          </w:p>
        </w:tc>
        <w:tc>
          <w:tcPr>
            <w:tcW w:w="270" w:type="dxa"/>
          </w:tcPr>
          <w:p w14:paraId="4999CC75" w14:textId="77777777" w:rsidR="00D071E4" w:rsidRPr="00D071E4" w:rsidRDefault="00D071E4" w:rsidP="00D071E4">
            <w:pPr>
              <w:tabs>
                <w:tab w:val="decimal" w:pos="885"/>
              </w:tabs>
              <w:ind w:right="-105"/>
              <w:rPr>
                <w:rFonts w:cs="Times New Roman"/>
                <w:color w:val="000000"/>
                <w:szCs w:val="22"/>
              </w:rPr>
            </w:pPr>
          </w:p>
        </w:tc>
        <w:tc>
          <w:tcPr>
            <w:tcW w:w="1354" w:type="dxa"/>
          </w:tcPr>
          <w:p w14:paraId="2C458EC1" w14:textId="6146D2F2" w:rsidR="00D071E4" w:rsidRPr="00D071E4" w:rsidRDefault="00D071E4" w:rsidP="00D071E4">
            <w:pPr>
              <w:tabs>
                <w:tab w:val="decimal" w:pos="879"/>
              </w:tabs>
              <w:ind w:right="-105"/>
              <w:rPr>
                <w:rFonts w:cs="Times New Roman"/>
                <w:color w:val="000000"/>
                <w:szCs w:val="22"/>
              </w:rPr>
            </w:pPr>
            <w:r w:rsidRPr="00D071E4">
              <w:rPr>
                <w:rFonts w:cs="Times New Roman"/>
                <w:color w:val="000000"/>
                <w:szCs w:val="22"/>
              </w:rPr>
              <w:t>60,024</w:t>
            </w:r>
          </w:p>
        </w:tc>
        <w:tc>
          <w:tcPr>
            <w:tcW w:w="270" w:type="dxa"/>
          </w:tcPr>
          <w:p w14:paraId="03824B52" w14:textId="77777777" w:rsidR="00D071E4" w:rsidRPr="00D071E4" w:rsidRDefault="00D071E4" w:rsidP="00D071E4">
            <w:pPr>
              <w:tabs>
                <w:tab w:val="decimal" w:pos="885"/>
              </w:tabs>
              <w:ind w:right="-105"/>
              <w:rPr>
                <w:rFonts w:cs="Times New Roman"/>
                <w:szCs w:val="22"/>
              </w:rPr>
            </w:pPr>
          </w:p>
        </w:tc>
        <w:tc>
          <w:tcPr>
            <w:tcW w:w="1084" w:type="dxa"/>
          </w:tcPr>
          <w:p w14:paraId="38904E06" w14:textId="1524347E" w:rsidR="00D071E4" w:rsidRPr="00D071E4" w:rsidRDefault="00D071E4" w:rsidP="00D071E4">
            <w:pPr>
              <w:tabs>
                <w:tab w:val="decimal" w:pos="886"/>
              </w:tabs>
              <w:snapToGrid w:val="0"/>
              <w:ind w:right="-25"/>
              <w:rPr>
                <w:rFonts w:cs="Times New Roman"/>
                <w:szCs w:val="22"/>
              </w:rPr>
            </w:pPr>
            <w:r w:rsidRPr="00AA6956">
              <w:rPr>
                <w:rFonts w:cs="Times New Roman"/>
                <w:szCs w:val="22"/>
              </w:rPr>
              <w:t>93,055</w:t>
            </w:r>
          </w:p>
        </w:tc>
        <w:tc>
          <w:tcPr>
            <w:tcW w:w="270" w:type="dxa"/>
          </w:tcPr>
          <w:p w14:paraId="130E0FBA" w14:textId="77777777" w:rsidR="00D071E4" w:rsidRPr="00D071E4" w:rsidRDefault="00D071E4" w:rsidP="00D071E4">
            <w:pPr>
              <w:tabs>
                <w:tab w:val="decimal" w:pos="885"/>
              </w:tabs>
              <w:ind w:right="-105"/>
              <w:rPr>
                <w:rFonts w:cs="Times New Roman"/>
                <w:color w:val="000000"/>
                <w:szCs w:val="22"/>
              </w:rPr>
            </w:pPr>
          </w:p>
        </w:tc>
        <w:tc>
          <w:tcPr>
            <w:tcW w:w="1256" w:type="dxa"/>
          </w:tcPr>
          <w:p w14:paraId="1D7E1A5B" w14:textId="4C9044CD" w:rsidR="00D071E4" w:rsidRPr="00D071E4" w:rsidRDefault="00D071E4" w:rsidP="00D071E4">
            <w:pPr>
              <w:tabs>
                <w:tab w:val="decimal" w:pos="701"/>
              </w:tabs>
              <w:ind w:right="-22"/>
              <w:jc w:val="right"/>
              <w:rPr>
                <w:rFonts w:cs="Times New Roman"/>
                <w:szCs w:val="22"/>
              </w:rPr>
            </w:pPr>
            <w:r w:rsidRPr="00D071E4">
              <w:rPr>
                <w:rFonts w:cs="Times New Roman"/>
                <w:szCs w:val="22"/>
              </w:rPr>
              <w:t>60,010</w:t>
            </w:r>
          </w:p>
        </w:tc>
      </w:tr>
      <w:tr w:rsidR="00D071E4" w:rsidRPr="00D071E4" w14:paraId="2DD2CC51" w14:textId="77777777" w:rsidTr="00AA6956">
        <w:trPr>
          <w:trHeight w:val="137"/>
        </w:trPr>
        <w:tc>
          <w:tcPr>
            <w:tcW w:w="3780" w:type="dxa"/>
            <w:vAlign w:val="bottom"/>
          </w:tcPr>
          <w:p w14:paraId="03BC40AB" w14:textId="2A1779DC" w:rsidR="00D071E4" w:rsidRPr="00E30485" w:rsidRDefault="00D071E4" w:rsidP="00D071E4">
            <w:pPr>
              <w:tabs>
                <w:tab w:val="left" w:pos="162"/>
              </w:tabs>
              <w:ind w:left="68" w:right="1"/>
              <w:rPr>
                <w:rFonts w:cs="Times New Roman"/>
                <w:color w:val="000000"/>
                <w:szCs w:val="22"/>
              </w:rPr>
            </w:pPr>
          </w:p>
        </w:tc>
        <w:tc>
          <w:tcPr>
            <w:tcW w:w="1080" w:type="dxa"/>
            <w:vAlign w:val="bottom"/>
          </w:tcPr>
          <w:p w14:paraId="6809A0C8" w14:textId="77777777" w:rsidR="00D071E4" w:rsidRPr="00D071E4" w:rsidRDefault="00D071E4" w:rsidP="00D071E4">
            <w:pPr>
              <w:tabs>
                <w:tab w:val="decimal" w:pos="875"/>
              </w:tabs>
              <w:ind w:right="-105"/>
              <w:rPr>
                <w:rFonts w:cs="Times New Roman"/>
                <w:color w:val="000000"/>
                <w:szCs w:val="22"/>
              </w:rPr>
            </w:pPr>
          </w:p>
        </w:tc>
        <w:tc>
          <w:tcPr>
            <w:tcW w:w="270" w:type="dxa"/>
          </w:tcPr>
          <w:p w14:paraId="546A0F7E" w14:textId="77777777" w:rsidR="00D071E4" w:rsidRPr="00D071E4" w:rsidRDefault="00D071E4" w:rsidP="00D071E4">
            <w:pPr>
              <w:tabs>
                <w:tab w:val="decimal" w:pos="885"/>
              </w:tabs>
              <w:ind w:right="-105"/>
              <w:rPr>
                <w:rFonts w:cs="Times New Roman"/>
                <w:color w:val="000000"/>
                <w:szCs w:val="22"/>
              </w:rPr>
            </w:pPr>
          </w:p>
        </w:tc>
        <w:tc>
          <w:tcPr>
            <w:tcW w:w="1354" w:type="dxa"/>
          </w:tcPr>
          <w:p w14:paraId="03E131C3" w14:textId="61AAC599" w:rsidR="00D071E4" w:rsidRPr="00D071E4" w:rsidRDefault="00D071E4" w:rsidP="00D071E4">
            <w:pPr>
              <w:tabs>
                <w:tab w:val="decimal" w:pos="879"/>
              </w:tabs>
              <w:ind w:right="-105"/>
              <w:rPr>
                <w:rFonts w:cs="Times New Roman"/>
                <w:color w:val="000000"/>
                <w:szCs w:val="22"/>
              </w:rPr>
            </w:pPr>
          </w:p>
        </w:tc>
        <w:tc>
          <w:tcPr>
            <w:tcW w:w="270" w:type="dxa"/>
            <w:vAlign w:val="bottom"/>
          </w:tcPr>
          <w:p w14:paraId="713EC946" w14:textId="77777777" w:rsidR="00D071E4" w:rsidRPr="00D071E4" w:rsidRDefault="00D071E4" w:rsidP="00D071E4">
            <w:pPr>
              <w:tabs>
                <w:tab w:val="decimal" w:pos="885"/>
              </w:tabs>
              <w:ind w:right="-105"/>
              <w:rPr>
                <w:rFonts w:cs="Times New Roman"/>
                <w:szCs w:val="22"/>
              </w:rPr>
            </w:pPr>
          </w:p>
        </w:tc>
        <w:tc>
          <w:tcPr>
            <w:tcW w:w="1084" w:type="dxa"/>
            <w:vAlign w:val="bottom"/>
          </w:tcPr>
          <w:p w14:paraId="10BC6E8E" w14:textId="77777777" w:rsidR="00D071E4" w:rsidRPr="00D071E4" w:rsidRDefault="00D071E4" w:rsidP="00D071E4">
            <w:pPr>
              <w:tabs>
                <w:tab w:val="decimal" w:pos="886"/>
              </w:tabs>
              <w:snapToGrid w:val="0"/>
              <w:ind w:right="-25"/>
              <w:rPr>
                <w:rFonts w:cs="Times New Roman"/>
                <w:szCs w:val="22"/>
              </w:rPr>
            </w:pPr>
          </w:p>
        </w:tc>
        <w:tc>
          <w:tcPr>
            <w:tcW w:w="270" w:type="dxa"/>
          </w:tcPr>
          <w:p w14:paraId="27E9F542" w14:textId="77777777" w:rsidR="00D071E4" w:rsidRPr="00D071E4" w:rsidRDefault="00D071E4" w:rsidP="00D071E4">
            <w:pPr>
              <w:tabs>
                <w:tab w:val="decimal" w:pos="885"/>
              </w:tabs>
              <w:ind w:right="-105"/>
              <w:rPr>
                <w:rFonts w:cs="Times New Roman"/>
                <w:color w:val="000000"/>
                <w:szCs w:val="22"/>
              </w:rPr>
            </w:pPr>
          </w:p>
        </w:tc>
        <w:tc>
          <w:tcPr>
            <w:tcW w:w="1256" w:type="dxa"/>
            <w:vAlign w:val="bottom"/>
          </w:tcPr>
          <w:p w14:paraId="5572BD3E" w14:textId="6F6B6A83" w:rsidR="00D071E4" w:rsidRPr="00D071E4" w:rsidRDefault="00D071E4" w:rsidP="00D071E4">
            <w:pPr>
              <w:tabs>
                <w:tab w:val="decimal" w:pos="701"/>
              </w:tabs>
              <w:ind w:right="-22"/>
              <w:jc w:val="right"/>
              <w:rPr>
                <w:rFonts w:cs="Times New Roman"/>
                <w:szCs w:val="22"/>
              </w:rPr>
            </w:pPr>
          </w:p>
        </w:tc>
      </w:tr>
      <w:tr w:rsidR="00D071E4" w:rsidRPr="00D071E4" w14:paraId="60822A3E" w14:textId="77777777" w:rsidTr="00E35042">
        <w:trPr>
          <w:trHeight w:val="137"/>
        </w:trPr>
        <w:tc>
          <w:tcPr>
            <w:tcW w:w="3780" w:type="dxa"/>
          </w:tcPr>
          <w:p w14:paraId="0AF4FC45" w14:textId="44F04673" w:rsidR="00D071E4" w:rsidRPr="00E30485" w:rsidRDefault="00D071E4" w:rsidP="00D071E4">
            <w:pPr>
              <w:ind w:left="-19" w:firstLine="8"/>
              <w:rPr>
                <w:rFonts w:cs="Times New Roman"/>
                <w:b/>
                <w:bCs/>
                <w:szCs w:val="22"/>
                <w:lang w:eastAsia="th-TH"/>
              </w:rPr>
            </w:pPr>
            <w:r w:rsidRPr="00EC65EE">
              <w:rPr>
                <w:rFonts w:cs="Times New Roman"/>
                <w:b/>
                <w:bCs/>
                <w:i/>
                <w:iCs/>
                <w:color w:val="000000"/>
                <w:szCs w:val="22"/>
              </w:rPr>
              <w:t>Deposits</w:t>
            </w:r>
          </w:p>
        </w:tc>
        <w:tc>
          <w:tcPr>
            <w:tcW w:w="1080" w:type="dxa"/>
            <w:vAlign w:val="bottom"/>
          </w:tcPr>
          <w:p w14:paraId="737EA96C" w14:textId="77777777" w:rsidR="00D071E4" w:rsidRPr="00D071E4" w:rsidRDefault="00D071E4" w:rsidP="00D071E4">
            <w:pPr>
              <w:tabs>
                <w:tab w:val="decimal" w:pos="875"/>
              </w:tabs>
              <w:ind w:right="-105"/>
              <w:rPr>
                <w:rFonts w:cs="Times New Roman"/>
                <w:color w:val="000000"/>
                <w:szCs w:val="22"/>
              </w:rPr>
            </w:pPr>
          </w:p>
        </w:tc>
        <w:tc>
          <w:tcPr>
            <w:tcW w:w="270" w:type="dxa"/>
          </w:tcPr>
          <w:p w14:paraId="5D368394" w14:textId="77777777" w:rsidR="00D071E4" w:rsidRPr="00D071E4" w:rsidRDefault="00D071E4" w:rsidP="00D071E4">
            <w:pPr>
              <w:tabs>
                <w:tab w:val="decimal" w:pos="885"/>
              </w:tabs>
              <w:ind w:right="-105"/>
              <w:rPr>
                <w:rFonts w:cs="Times New Roman"/>
                <w:color w:val="000000"/>
                <w:szCs w:val="22"/>
              </w:rPr>
            </w:pPr>
          </w:p>
        </w:tc>
        <w:tc>
          <w:tcPr>
            <w:tcW w:w="1354" w:type="dxa"/>
            <w:vAlign w:val="bottom"/>
          </w:tcPr>
          <w:p w14:paraId="0F629B9C" w14:textId="77777777" w:rsidR="00D071E4" w:rsidRPr="00D071E4" w:rsidRDefault="00D071E4" w:rsidP="00D071E4">
            <w:pPr>
              <w:tabs>
                <w:tab w:val="decimal" w:pos="879"/>
              </w:tabs>
              <w:ind w:right="-105"/>
              <w:rPr>
                <w:rFonts w:cs="Times New Roman"/>
                <w:color w:val="000000"/>
                <w:szCs w:val="22"/>
              </w:rPr>
            </w:pPr>
          </w:p>
        </w:tc>
        <w:tc>
          <w:tcPr>
            <w:tcW w:w="270" w:type="dxa"/>
            <w:vAlign w:val="bottom"/>
          </w:tcPr>
          <w:p w14:paraId="54F87727" w14:textId="77777777" w:rsidR="00D071E4" w:rsidRPr="00D071E4" w:rsidRDefault="00D071E4" w:rsidP="00D071E4">
            <w:pPr>
              <w:tabs>
                <w:tab w:val="decimal" w:pos="885"/>
              </w:tabs>
              <w:ind w:right="-105"/>
              <w:rPr>
                <w:rFonts w:cs="Times New Roman"/>
                <w:szCs w:val="22"/>
              </w:rPr>
            </w:pPr>
          </w:p>
        </w:tc>
        <w:tc>
          <w:tcPr>
            <w:tcW w:w="1084" w:type="dxa"/>
            <w:vAlign w:val="bottom"/>
          </w:tcPr>
          <w:p w14:paraId="5AFFF7F2" w14:textId="77777777" w:rsidR="00D071E4" w:rsidRPr="00D071E4" w:rsidRDefault="00D071E4" w:rsidP="00D071E4">
            <w:pPr>
              <w:tabs>
                <w:tab w:val="decimal" w:pos="886"/>
              </w:tabs>
              <w:snapToGrid w:val="0"/>
              <w:ind w:right="-25"/>
              <w:rPr>
                <w:rFonts w:cs="Times New Roman"/>
                <w:szCs w:val="22"/>
              </w:rPr>
            </w:pPr>
          </w:p>
        </w:tc>
        <w:tc>
          <w:tcPr>
            <w:tcW w:w="270" w:type="dxa"/>
          </w:tcPr>
          <w:p w14:paraId="28D7E485" w14:textId="77777777" w:rsidR="00D071E4" w:rsidRPr="00D071E4" w:rsidRDefault="00D071E4" w:rsidP="00D071E4">
            <w:pPr>
              <w:tabs>
                <w:tab w:val="decimal" w:pos="885"/>
              </w:tabs>
              <w:ind w:right="-105"/>
              <w:rPr>
                <w:rFonts w:cs="Times New Roman"/>
                <w:color w:val="000000"/>
                <w:szCs w:val="22"/>
              </w:rPr>
            </w:pPr>
          </w:p>
        </w:tc>
        <w:tc>
          <w:tcPr>
            <w:tcW w:w="1256" w:type="dxa"/>
            <w:vAlign w:val="bottom"/>
          </w:tcPr>
          <w:p w14:paraId="7D66817A" w14:textId="77777777" w:rsidR="00D071E4" w:rsidRPr="00D071E4" w:rsidRDefault="00D071E4" w:rsidP="00D071E4">
            <w:pPr>
              <w:tabs>
                <w:tab w:val="decimal" w:pos="701"/>
              </w:tabs>
              <w:ind w:right="-22"/>
              <w:jc w:val="right"/>
              <w:rPr>
                <w:rFonts w:cs="Times New Roman"/>
                <w:szCs w:val="22"/>
              </w:rPr>
            </w:pPr>
          </w:p>
        </w:tc>
      </w:tr>
      <w:tr w:rsidR="00D071E4" w:rsidRPr="00D071E4" w14:paraId="74337803" w14:textId="77777777">
        <w:trPr>
          <w:trHeight w:val="137"/>
        </w:trPr>
        <w:tc>
          <w:tcPr>
            <w:tcW w:w="3780" w:type="dxa"/>
          </w:tcPr>
          <w:p w14:paraId="7C9B6F5A" w14:textId="0AB9B566" w:rsidR="00D071E4" w:rsidRPr="00E30485" w:rsidRDefault="00D071E4" w:rsidP="00D071E4">
            <w:pPr>
              <w:ind w:left="-19" w:firstLine="8"/>
              <w:rPr>
                <w:rFonts w:cs="Times New Roman"/>
                <w:b/>
                <w:bCs/>
                <w:i/>
                <w:iCs/>
                <w:szCs w:val="22"/>
                <w:lang w:eastAsia="th-TH"/>
              </w:rPr>
            </w:pPr>
            <w:r w:rsidRPr="00EC65EE">
              <w:rPr>
                <w:rFonts w:cs="Times New Roman"/>
                <w:color w:val="000000"/>
                <w:szCs w:val="22"/>
              </w:rPr>
              <w:t>Parent company</w:t>
            </w:r>
          </w:p>
        </w:tc>
        <w:tc>
          <w:tcPr>
            <w:tcW w:w="1080" w:type="dxa"/>
            <w:vAlign w:val="bottom"/>
          </w:tcPr>
          <w:p w14:paraId="720BBFEF" w14:textId="5F2144BC" w:rsidR="00D071E4" w:rsidRPr="00D071E4" w:rsidRDefault="00D071E4" w:rsidP="00D071E4">
            <w:pPr>
              <w:tabs>
                <w:tab w:val="decimal" w:pos="875"/>
              </w:tabs>
              <w:ind w:left="-22" w:right="-105" w:hanging="90"/>
              <w:rPr>
                <w:rFonts w:cs="Times New Roman"/>
                <w:color w:val="000000"/>
                <w:szCs w:val="22"/>
              </w:rPr>
            </w:pPr>
            <w:r w:rsidRPr="00AA6956">
              <w:rPr>
                <w:rFonts w:cs="Times New Roman"/>
                <w:szCs w:val="22"/>
              </w:rPr>
              <w:t>4,069,348</w:t>
            </w:r>
          </w:p>
        </w:tc>
        <w:tc>
          <w:tcPr>
            <w:tcW w:w="270" w:type="dxa"/>
          </w:tcPr>
          <w:p w14:paraId="47CF37EC" w14:textId="77777777" w:rsidR="00D071E4" w:rsidRPr="00D071E4" w:rsidRDefault="00D071E4" w:rsidP="00D071E4">
            <w:pPr>
              <w:tabs>
                <w:tab w:val="decimal" w:pos="885"/>
              </w:tabs>
              <w:ind w:right="-105"/>
              <w:rPr>
                <w:rFonts w:cs="Times New Roman"/>
                <w:color w:val="000000"/>
                <w:szCs w:val="22"/>
              </w:rPr>
            </w:pPr>
          </w:p>
        </w:tc>
        <w:tc>
          <w:tcPr>
            <w:tcW w:w="1354" w:type="dxa"/>
            <w:vAlign w:val="bottom"/>
          </w:tcPr>
          <w:p w14:paraId="73A13B90" w14:textId="215281FD" w:rsidR="00D071E4" w:rsidRPr="00D071E4" w:rsidRDefault="00D071E4" w:rsidP="00D071E4">
            <w:pPr>
              <w:tabs>
                <w:tab w:val="decimal" w:pos="879"/>
              </w:tabs>
              <w:ind w:right="-105"/>
              <w:rPr>
                <w:rFonts w:cs="Times New Roman"/>
                <w:color w:val="000000"/>
                <w:szCs w:val="22"/>
              </w:rPr>
            </w:pPr>
            <w:r w:rsidRPr="00D071E4">
              <w:rPr>
                <w:rFonts w:cs="Times New Roman"/>
                <w:szCs w:val="22"/>
              </w:rPr>
              <w:t>3,638,153</w:t>
            </w:r>
          </w:p>
        </w:tc>
        <w:tc>
          <w:tcPr>
            <w:tcW w:w="270" w:type="dxa"/>
            <w:vAlign w:val="bottom"/>
          </w:tcPr>
          <w:p w14:paraId="0B76F38F" w14:textId="77777777" w:rsidR="00D071E4" w:rsidRPr="00D071E4" w:rsidRDefault="00D071E4" w:rsidP="00D071E4">
            <w:pPr>
              <w:tabs>
                <w:tab w:val="decimal" w:pos="885"/>
              </w:tabs>
              <w:ind w:right="-105"/>
              <w:rPr>
                <w:rFonts w:cs="Times New Roman"/>
                <w:szCs w:val="22"/>
              </w:rPr>
            </w:pPr>
          </w:p>
        </w:tc>
        <w:tc>
          <w:tcPr>
            <w:tcW w:w="1084" w:type="dxa"/>
            <w:vAlign w:val="bottom"/>
          </w:tcPr>
          <w:p w14:paraId="6D6A6C52" w14:textId="28FE7488" w:rsidR="00D071E4" w:rsidRPr="00D071E4" w:rsidRDefault="00D071E4" w:rsidP="00D071E4">
            <w:pPr>
              <w:tabs>
                <w:tab w:val="decimal" w:pos="886"/>
              </w:tabs>
              <w:ind w:right="-108"/>
              <w:rPr>
                <w:rFonts w:cs="Times New Roman"/>
                <w:szCs w:val="22"/>
              </w:rPr>
            </w:pPr>
            <w:r w:rsidRPr="00AA6956">
              <w:rPr>
                <w:rFonts w:cs="Times New Roman"/>
                <w:szCs w:val="22"/>
              </w:rPr>
              <w:t>4,069,348</w:t>
            </w:r>
          </w:p>
        </w:tc>
        <w:tc>
          <w:tcPr>
            <w:tcW w:w="270" w:type="dxa"/>
          </w:tcPr>
          <w:p w14:paraId="26CA688C" w14:textId="77777777" w:rsidR="00D071E4" w:rsidRPr="00D071E4" w:rsidRDefault="00D071E4" w:rsidP="00D071E4">
            <w:pPr>
              <w:tabs>
                <w:tab w:val="decimal" w:pos="885"/>
              </w:tabs>
              <w:ind w:right="-105"/>
              <w:rPr>
                <w:rFonts w:cs="Times New Roman"/>
                <w:color w:val="000000"/>
                <w:szCs w:val="22"/>
              </w:rPr>
            </w:pPr>
          </w:p>
        </w:tc>
        <w:tc>
          <w:tcPr>
            <w:tcW w:w="1256" w:type="dxa"/>
            <w:vAlign w:val="bottom"/>
          </w:tcPr>
          <w:p w14:paraId="3E1985EC" w14:textId="4EB02A1C" w:rsidR="00D071E4" w:rsidRPr="00D071E4" w:rsidRDefault="00D071E4" w:rsidP="00D071E4">
            <w:pPr>
              <w:tabs>
                <w:tab w:val="decimal" w:pos="701"/>
              </w:tabs>
              <w:ind w:right="-22"/>
              <w:jc w:val="right"/>
              <w:rPr>
                <w:rFonts w:cs="Times New Roman"/>
                <w:szCs w:val="22"/>
              </w:rPr>
            </w:pPr>
            <w:r w:rsidRPr="00D071E4">
              <w:rPr>
                <w:rFonts w:cs="Times New Roman"/>
                <w:szCs w:val="22"/>
              </w:rPr>
              <w:t>3,638,153</w:t>
            </w:r>
          </w:p>
        </w:tc>
      </w:tr>
      <w:tr w:rsidR="00D071E4" w:rsidRPr="00D071E4" w14:paraId="462D593B" w14:textId="77777777" w:rsidTr="00E35042">
        <w:trPr>
          <w:trHeight w:val="137"/>
        </w:trPr>
        <w:tc>
          <w:tcPr>
            <w:tcW w:w="3780" w:type="dxa"/>
            <w:vAlign w:val="bottom"/>
          </w:tcPr>
          <w:p w14:paraId="28CA947F" w14:textId="34754AFC" w:rsidR="00D071E4" w:rsidRPr="00E30485" w:rsidRDefault="00D071E4" w:rsidP="00D071E4">
            <w:pPr>
              <w:ind w:left="-19" w:firstLine="8"/>
              <w:rPr>
                <w:rFonts w:cs="Times New Roman"/>
                <w:szCs w:val="22"/>
                <w:lang w:eastAsia="th-TH"/>
              </w:rPr>
            </w:pPr>
            <w:r w:rsidRPr="00EC65EE">
              <w:rPr>
                <w:rFonts w:cs="Times New Roman"/>
                <w:szCs w:val="22"/>
                <w:lang w:eastAsia="th-TH"/>
              </w:rPr>
              <w:t>Subsidiary</w:t>
            </w:r>
          </w:p>
        </w:tc>
        <w:tc>
          <w:tcPr>
            <w:tcW w:w="1080" w:type="dxa"/>
          </w:tcPr>
          <w:p w14:paraId="7EAF9437" w14:textId="54B38055" w:rsidR="00D071E4" w:rsidRPr="00D071E4" w:rsidRDefault="00D071E4" w:rsidP="00D071E4">
            <w:pPr>
              <w:tabs>
                <w:tab w:val="decimal" w:pos="875"/>
              </w:tabs>
              <w:ind w:right="-105"/>
              <w:rPr>
                <w:rFonts w:cs="Times New Roman"/>
                <w:color w:val="000000"/>
                <w:szCs w:val="22"/>
              </w:rPr>
            </w:pPr>
            <w:r w:rsidRPr="00AA6956">
              <w:rPr>
                <w:rFonts w:cs="Times New Roman"/>
                <w:szCs w:val="22"/>
              </w:rPr>
              <w:t>-</w:t>
            </w:r>
          </w:p>
        </w:tc>
        <w:tc>
          <w:tcPr>
            <w:tcW w:w="270" w:type="dxa"/>
          </w:tcPr>
          <w:p w14:paraId="30D5F825" w14:textId="77777777" w:rsidR="00D071E4" w:rsidRPr="00D071E4" w:rsidRDefault="00D071E4" w:rsidP="00D071E4">
            <w:pPr>
              <w:tabs>
                <w:tab w:val="decimal" w:pos="885"/>
              </w:tabs>
              <w:ind w:right="-105"/>
              <w:rPr>
                <w:rFonts w:cs="Times New Roman"/>
                <w:color w:val="000000"/>
                <w:szCs w:val="22"/>
              </w:rPr>
            </w:pPr>
          </w:p>
        </w:tc>
        <w:tc>
          <w:tcPr>
            <w:tcW w:w="1354" w:type="dxa"/>
          </w:tcPr>
          <w:p w14:paraId="1B9D6827" w14:textId="5637C6F1" w:rsidR="00D071E4" w:rsidRPr="00D071E4" w:rsidRDefault="00D071E4" w:rsidP="00D071E4">
            <w:pPr>
              <w:tabs>
                <w:tab w:val="decimal" w:pos="879"/>
              </w:tabs>
              <w:ind w:right="-105"/>
              <w:rPr>
                <w:rFonts w:cs="Times New Roman"/>
                <w:color w:val="000000"/>
                <w:szCs w:val="22"/>
              </w:rPr>
            </w:pPr>
            <w:r w:rsidRPr="00D071E4">
              <w:rPr>
                <w:rFonts w:cs="Times New Roman"/>
                <w:color w:val="000000"/>
                <w:szCs w:val="22"/>
              </w:rPr>
              <w:t>-</w:t>
            </w:r>
          </w:p>
        </w:tc>
        <w:tc>
          <w:tcPr>
            <w:tcW w:w="270" w:type="dxa"/>
            <w:vAlign w:val="bottom"/>
          </w:tcPr>
          <w:p w14:paraId="00B1694D" w14:textId="77777777" w:rsidR="00D071E4" w:rsidRPr="00D071E4" w:rsidRDefault="00D071E4" w:rsidP="00D071E4">
            <w:pPr>
              <w:tabs>
                <w:tab w:val="decimal" w:pos="885"/>
              </w:tabs>
              <w:ind w:right="-105"/>
              <w:rPr>
                <w:rFonts w:cs="Times New Roman"/>
                <w:szCs w:val="22"/>
              </w:rPr>
            </w:pPr>
          </w:p>
        </w:tc>
        <w:tc>
          <w:tcPr>
            <w:tcW w:w="1084" w:type="dxa"/>
          </w:tcPr>
          <w:p w14:paraId="31216D3D" w14:textId="00E0B17A" w:rsidR="00D071E4" w:rsidRPr="00D071E4" w:rsidRDefault="00D071E4" w:rsidP="00D071E4">
            <w:pPr>
              <w:tabs>
                <w:tab w:val="decimal" w:pos="886"/>
              </w:tabs>
              <w:snapToGrid w:val="0"/>
              <w:ind w:right="-25"/>
              <w:rPr>
                <w:rFonts w:cs="Times New Roman"/>
                <w:szCs w:val="22"/>
              </w:rPr>
            </w:pPr>
            <w:r w:rsidRPr="00AA6956">
              <w:rPr>
                <w:rFonts w:cs="Times New Roman"/>
                <w:szCs w:val="22"/>
              </w:rPr>
              <w:t>192,284</w:t>
            </w:r>
          </w:p>
        </w:tc>
        <w:tc>
          <w:tcPr>
            <w:tcW w:w="270" w:type="dxa"/>
          </w:tcPr>
          <w:p w14:paraId="6A6894D3" w14:textId="77777777" w:rsidR="00D071E4" w:rsidRPr="00D071E4" w:rsidRDefault="00D071E4" w:rsidP="00D071E4">
            <w:pPr>
              <w:tabs>
                <w:tab w:val="decimal" w:pos="885"/>
              </w:tabs>
              <w:ind w:right="-105"/>
              <w:rPr>
                <w:rFonts w:cs="Times New Roman"/>
                <w:color w:val="000000"/>
                <w:szCs w:val="22"/>
              </w:rPr>
            </w:pPr>
          </w:p>
        </w:tc>
        <w:tc>
          <w:tcPr>
            <w:tcW w:w="1256" w:type="dxa"/>
          </w:tcPr>
          <w:p w14:paraId="49225BEC" w14:textId="2856385D" w:rsidR="00D071E4" w:rsidRPr="00D071E4" w:rsidRDefault="00D071E4" w:rsidP="00D071E4">
            <w:pPr>
              <w:tabs>
                <w:tab w:val="decimal" w:pos="701"/>
              </w:tabs>
              <w:ind w:right="-22"/>
              <w:jc w:val="right"/>
              <w:rPr>
                <w:rFonts w:cs="Times New Roman"/>
                <w:szCs w:val="22"/>
              </w:rPr>
            </w:pPr>
            <w:r w:rsidRPr="00D071E4">
              <w:rPr>
                <w:rFonts w:cs="Times New Roman"/>
                <w:szCs w:val="22"/>
              </w:rPr>
              <w:t>219,154</w:t>
            </w:r>
          </w:p>
        </w:tc>
      </w:tr>
      <w:tr w:rsidR="00D071E4" w:rsidRPr="00D071E4" w14:paraId="69C8451B" w14:textId="77777777" w:rsidTr="00E35042">
        <w:trPr>
          <w:trHeight w:val="137"/>
        </w:trPr>
        <w:tc>
          <w:tcPr>
            <w:tcW w:w="3780" w:type="dxa"/>
            <w:vAlign w:val="bottom"/>
          </w:tcPr>
          <w:p w14:paraId="54C506DF" w14:textId="3C089F4B" w:rsidR="00D071E4" w:rsidRPr="00EC65EE" w:rsidRDefault="00D071E4" w:rsidP="00D071E4">
            <w:pPr>
              <w:tabs>
                <w:tab w:val="decimal" w:pos="885"/>
              </w:tabs>
              <w:ind w:left="-19" w:right="-105"/>
              <w:rPr>
                <w:rFonts w:cs="Times New Roman"/>
                <w:szCs w:val="22"/>
              </w:rPr>
            </w:pPr>
            <w:r w:rsidRPr="00EC65EE">
              <w:rPr>
                <w:rFonts w:cs="Times New Roman"/>
                <w:szCs w:val="22"/>
              </w:rPr>
              <w:t>Other related parties</w:t>
            </w:r>
          </w:p>
        </w:tc>
        <w:tc>
          <w:tcPr>
            <w:tcW w:w="1080" w:type="dxa"/>
          </w:tcPr>
          <w:p w14:paraId="25A57C12" w14:textId="054F2050" w:rsidR="00D071E4" w:rsidRPr="00D071E4" w:rsidRDefault="00D071E4" w:rsidP="00D071E4">
            <w:pPr>
              <w:tabs>
                <w:tab w:val="decimal" w:pos="875"/>
              </w:tabs>
              <w:ind w:right="-105" w:hanging="202"/>
              <w:rPr>
                <w:rFonts w:cs="Times New Roman"/>
                <w:color w:val="000000"/>
                <w:szCs w:val="22"/>
              </w:rPr>
            </w:pPr>
            <w:r w:rsidRPr="00AA6956">
              <w:rPr>
                <w:rFonts w:cs="Times New Roman"/>
                <w:szCs w:val="22"/>
              </w:rPr>
              <w:t>1,144,614</w:t>
            </w:r>
          </w:p>
        </w:tc>
        <w:tc>
          <w:tcPr>
            <w:tcW w:w="270" w:type="dxa"/>
          </w:tcPr>
          <w:p w14:paraId="589576F5" w14:textId="77777777" w:rsidR="00D071E4" w:rsidRPr="00D071E4" w:rsidRDefault="00D071E4" w:rsidP="00D071E4">
            <w:pPr>
              <w:tabs>
                <w:tab w:val="decimal" w:pos="885"/>
              </w:tabs>
              <w:ind w:right="-105"/>
              <w:rPr>
                <w:rFonts w:cs="Times New Roman"/>
                <w:color w:val="000000"/>
                <w:szCs w:val="22"/>
              </w:rPr>
            </w:pPr>
          </w:p>
        </w:tc>
        <w:tc>
          <w:tcPr>
            <w:tcW w:w="1354" w:type="dxa"/>
          </w:tcPr>
          <w:p w14:paraId="79018C96" w14:textId="58DB86C2" w:rsidR="00D071E4" w:rsidRPr="00D071E4" w:rsidRDefault="00D071E4" w:rsidP="00D071E4">
            <w:pPr>
              <w:tabs>
                <w:tab w:val="decimal" w:pos="879"/>
              </w:tabs>
              <w:ind w:right="-105" w:hanging="110"/>
              <w:rPr>
                <w:rFonts w:cs="Times New Roman"/>
                <w:color w:val="000000"/>
                <w:szCs w:val="22"/>
              </w:rPr>
            </w:pPr>
            <w:r w:rsidRPr="00D071E4">
              <w:rPr>
                <w:rFonts w:cs="Times New Roman"/>
                <w:szCs w:val="22"/>
                <w:lang w:val="en-US" w:bidi="th-TH"/>
              </w:rPr>
              <w:t>1,058,003</w:t>
            </w:r>
          </w:p>
        </w:tc>
        <w:tc>
          <w:tcPr>
            <w:tcW w:w="270" w:type="dxa"/>
            <w:vAlign w:val="bottom"/>
          </w:tcPr>
          <w:p w14:paraId="4B7B52CC" w14:textId="77777777" w:rsidR="00D071E4" w:rsidRPr="00D071E4" w:rsidRDefault="00D071E4" w:rsidP="00D071E4">
            <w:pPr>
              <w:tabs>
                <w:tab w:val="decimal" w:pos="885"/>
              </w:tabs>
              <w:ind w:right="-105"/>
              <w:rPr>
                <w:rFonts w:cs="Times New Roman"/>
                <w:szCs w:val="22"/>
              </w:rPr>
            </w:pPr>
          </w:p>
        </w:tc>
        <w:tc>
          <w:tcPr>
            <w:tcW w:w="1084" w:type="dxa"/>
          </w:tcPr>
          <w:p w14:paraId="55244323" w14:textId="47054340" w:rsidR="00D071E4" w:rsidRPr="00D071E4" w:rsidRDefault="00D071E4" w:rsidP="00D071E4">
            <w:pPr>
              <w:tabs>
                <w:tab w:val="decimal" w:pos="886"/>
              </w:tabs>
              <w:snapToGrid w:val="0"/>
              <w:ind w:left="-194" w:right="-273" w:hanging="4"/>
              <w:rPr>
                <w:rFonts w:cs="Times New Roman"/>
                <w:szCs w:val="22"/>
                <w:lang w:val="en-US" w:bidi="th-TH"/>
              </w:rPr>
            </w:pPr>
            <w:r w:rsidRPr="00AA6956">
              <w:rPr>
                <w:rFonts w:cs="Times New Roman"/>
                <w:szCs w:val="22"/>
              </w:rPr>
              <w:t>1,144,614</w:t>
            </w:r>
          </w:p>
        </w:tc>
        <w:tc>
          <w:tcPr>
            <w:tcW w:w="270" w:type="dxa"/>
          </w:tcPr>
          <w:p w14:paraId="6B30662F" w14:textId="77777777" w:rsidR="00D071E4" w:rsidRPr="00D071E4" w:rsidRDefault="00D071E4" w:rsidP="00D071E4">
            <w:pPr>
              <w:tabs>
                <w:tab w:val="decimal" w:pos="885"/>
              </w:tabs>
              <w:ind w:right="-105"/>
              <w:rPr>
                <w:rFonts w:cs="Times New Roman"/>
                <w:color w:val="000000"/>
                <w:szCs w:val="22"/>
              </w:rPr>
            </w:pPr>
          </w:p>
        </w:tc>
        <w:tc>
          <w:tcPr>
            <w:tcW w:w="1256" w:type="dxa"/>
          </w:tcPr>
          <w:p w14:paraId="3ACD1C6D" w14:textId="05616F99" w:rsidR="00D071E4" w:rsidRPr="00D071E4" w:rsidRDefault="00D071E4" w:rsidP="00D071E4">
            <w:pPr>
              <w:tabs>
                <w:tab w:val="decimal" w:pos="701"/>
              </w:tabs>
              <w:ind w:right="-22"/>
              <w:jc w:val="right"/>
              <w:rPr>
                <w:rFonts w:cs="Times New Roman"/>
                <w:szCs w:val="22"/>
              </w:rPr>
            </w:pPr>
            <w:r w:rsidRPr="00D071E4">
              <w:rPr>
                <w:rFonts w:cs="Times New Roman"/>
                <w:szCs w:val="22"/>
                <w:lang w:val="en-US" w:bidi="th-TH"/>
              </w:rPr>
              <w:t>1,058,003</w:t>
            </w:r>
          </w:p>
        </w:tc>
      </w:tr>
      <w:tr w:rsidR="00D071E4" w:rsidRPr="00D071E4" w14:paraId="7F3174B0" w14:textId="77777777" w:rsidTr="00E35042">
        <w:trPr>
          <w:trHeight w:val="137"/>
        </w:trPr>
        <w:tc>
          <w:tcPr>
            <w:tcW w:w="3780" w:type="dxa"/>
          </w:tcPr>
          <w:p w14:paraId="43100FE6" w14:textId="03BC246E" w:rsidR="00D071E4" w:rsidRPr="00E30485" w:rsidRDefault="00D071E4" w:rsidP="00D071E4">
            <w:pPr>
              <w:tabs>
                <w:tab w:val="left" w:pos="162"/>
              </w:tabs>
              <w:ind w:left="-19" w:right="1"/>
              <w:rPr>
                <w:rFonts w:cs="Times New Roman"/>
                <w:color w:val="000000"/>
                <w:szCs w:val="22"/>
              </w:rPr>
            </w:pPr>
            <w:r w:rsidRPr="00EC65EE">
              <w:rPr>
                <w:rFonts w:cs="Times New Roman"/>
                <w:color w:val="000000"/>
                <w:szCs w:val="22"/>
              </w:rPr>
              <w:t>Key management personnel of the Bank</w:t>
            </w:r>
          </w:p>
        </w:tc>
        <w:tc>
          <w:tcPr>
            <w:tcW w:w="1080" w:type="dxa"/>
          </w:tcPr>
          <w:p w14:paraId="5A3EC464" w14:textId="479751F6" w:rsidR="00D071E4" w:rsidRPr="00D071E4" w:rsidRDefault="00D071E4" w:rsidP="00D071E4">
            <w:pPr>
              <w:tabs>
                <w:tab w:val="decimal" w:pos="875"/>
              </w:tabs>
              <w:ind w:right="-105"/>
              <w:rPr>
                <w:rFonts w:cs="Times New Roman"/>
                <w:color w:val="000000"/>
                <w:szCs w:val="22"/>
              </w:rPr>
            </w:pPr>
            <w:r w:rsidRPr="00AA6956">
              <w:rPr>
                <w:rFonts w:cs="Times New Roman"/>
                <w:szCs w:val="22"/>
              </w:rPr>
              <w:t>179,521</w:t>
            </w:r>
          </w:p>
        </w:tc>
        <w:tc>
          <w:tcPr>
            <w:tcW w:w="270" w:type="dxa"/>
          </w:tcPr>
          <w:p w14:paraId="3501285D" w14:textId="77777777" w:rsidR="00D071E4" w:rsidRPr="00D071E4" w:rsidRDefault="00D071E4" w:rsidP="00D071E4">
            <w:pPr>
              <w:tabs>
                <w:tab w:val="decimal" w:pos="885"/>
              </w:tabs>
              <w:ind w:right="-105"/>
              <w:rPr>
                <w:rFonts w:cs="Times New Roman"/>
                <w:color w:val="000000"/>
                <w:szCs w:val="22"/>
              </w:rPr>
            </w:pPr>
          </w:p>
        </w:tc>
        <w:tc>
          <w:tcPr>
            <w:tcW w:w="1354" w:type="dxa"/>
          </w:tcPr>
          <w:p w14:paraId="0876512E" w14:textId="05240A64" w:rsidR="00D071E4" w:rsidRPr="00D071E4" w:rsidRDefault="00D071E4" w:rsidP="00D071E4">
            <w:pPr>
              <w:tabs>
                <w:tab w:val="decimal" w:pos="879"/>
              </w:tabs>
              <w:ind w:right="-105"/>
              <w:rPr>
                <w:rFonts w:cs="Times New Roman"/>
                <w:color w:val="000000"/>
                <w:szCs w:val="22"/>
              </w:rPr>
            </w:pPr>
            <w:r w:rsidRPr="00D071E4">
              <w:rPr>
                <w:rFonts w:cs="Times New Roman"/>
                <w:szCs w:val="22"/>
              </w:rPr>
              <w:t>103,041</w:t>
            </w:r>
          </w:p>
        </w:tc>
        <w:tc>
          <w:tcPr>
            <w:tcW w:w="270" w:type="dxa"/>
            <w:vAlign w:val="bottom"/>
          </w:tcPr>
          <w:p w14:paraId="3E14F993" w14:textId="77777777" w:rsidR="00D071E4" w:rsidRPr="00D071E4" w:rsidRDefault="00D071E4" w:rsidP="00D071E4">
            <w:pPr>
              <w:tabs>
                <w:tab w:val="decimal" w:pos="885"/>
              </w:tabs>
              <w:ind w:right="-105"/>
              <w:rPr>
                <w:rFonts w:cs="Times New Roman"/>
                <w:color w:val="000000"/>
                <w:szCs w:val="22"/>
              </w:rPr>
            </w:pPr>
          </w:p>
        </w:tc>
        <w:tc>
          <w:tcPr>
            <w:tcW w:w="1084" w:type="dxa"/>
          </w:tcPr>
          <w:p w14:paraId="45B74828" w14:textId="2FF1D55B" w:rsidR="00D071E4" w:rsidRPr="00D071E4" w:rsidRDefault="00D071E4" w:rsidP="00D071E4">
            <w:pPr>
              <w:tabs>
                <w:tab w:val="decimal" w:pos="886"/>
              </w:tabs>
              <w:snapToGrid w:val="0"/>
              <w:ind w:right="-25"/>
              <w:rPr>
                <w:rFonts w:cs="Times New Roman"/>
                <w:szCs w:val="22"/>
              </w:rPr>
            </w:pPr>
            <w:r w:rsidRPr="00AA6956">
              <w:rPr>
                <w:rFonts w:cs="Times New Roman"/>
                <w:szCs w:val="22"/>
              </w:rPr>
              <w:t>179,521</w:t>
            </w:r>
          </w:p>
        </w:tc>
        <w:tc>
          <w:tcPr>
            <w:tcW w:w="270" w:type="dxa"/>
          </w:tcPr>
          <w:p w14:paraId="2357F283" w14:textId="77777777" w:rsidR="00D071E4" w:rsidRPr="00D071E4" w:rsidRDefault="00D071E4" w:rsidP="00D071E4">
            <w:pPr>
              <w:tabs>
                <w:tab w:val="decimal" w:pos="885"/>
              </w:tabs>
              <w:ind w:right="-105"/>
              <w:rPr>
                <w:rFonts w:cs="Times New Roman"/>
                <w:color w:val="000000"/>
                <w:szCs w:val="22"/>
              </w:rPr>
            </w:pPr>
          </w:p>
        </w:tc>
        <w:tc>
          <w:tcPr>
            <w:tcW w:w="1256" w:type="dxa"/>
          </w:tcPr>
          <w:p w14:paraId="7FFF461B" w14:textId="3B95E6E5" w:rsidR="00D071E4" w:rsidRPr="00D071E4" w:rsidRDefault="00D071E4" w:rsidP="00D071E4">
            <w:pPr>
              <w:tabs>
                <w:tab w:val="decimal" w:pos="701"/>
              </w:tabs>
              <w:ind w:right="-22"/>
              <w:jc w:val="right"/>
              <w:rPr>
                <w:rFonts w:cs="Times New Roman"/>
                <w:szCs w:val="22"/>
              </w:rPr>
            </w:pPr>
            <w:r w:rsidRPr="00D071E4">
              <w:rPr>
                <w:rFonts w:cs="Times New Roman"/>
                <w:szCs w:val="22"/>
              </w:rPr>
              <w:t>103,041</w:t>
            </w:r>
          </w:p>
        </w:tc>
      </w:tr>
      <w:tr w:rsidR="00D071E4" w:rsidRPr="00D071E4" w14:paraId="4EE2F758" w14:textId="77777777" w:rsidTr="00E35042">
        <w:trPr>
          <w:trHeight w:val="137"/>
        </w:trPr>
        <w:tc>
          <w:tcPr>
            <w:tcW w:w="3780" w:type="dxa"/>
          </w:tcPr>
          <w:p w14:paraId="1A4672FB" w14:textId="77777777" w:rsidR="00D071E4" w:rsidRPr="00E30485" w:rsidRDefault="00D071E4" w:rsidP="00D071E4">
            <w:pPr>
              <w:tabs>
                <w:tab w:val="left" w:pos="162"/>
              </w:tabs>
              <w:ind w:left="68" w:right="1"/>
              <w:rPr>
                <w:rFonts w:cs="Times New Roman"/>
                <w:b/>
                <w:bCs/>
                <w:i/>
                <w:iCs/>
                <w:color w:val="000000"/>
                <w:szCs w:val="22"/>
              </w:rPr>
            </w:pPr>
          </w:p>
        </w:tc>
        <w:tc>
          <w:tcPr>
            <w:tcW w:w="1080" w:type="dxa"/>
          </w:tcPr>
          <w:p w14:paraId="1BB5BA96" w14:textId="77777777" w:rsidR="00D071E4" w:rsidRPr="00D071E4" w:rsidRDefault="00D071E4" w:rsidP="00D071E4">
            <w:pPr>
              <w:tabs>
                <w:tab w:val="decimal" w:pos="875"/>
              </w:tabs>
              <w:ind w:right="-105"/>
              <w:rPr>
                <w:rFonts w:cs="Times New Roman"/>
                <w:color w:val="000000"/>
                <w:szCs w:val="22"/>
              </w:rPr>
            </w:pPr>
          </w:p>
        </w:tc>
        <w:tc>
          <w:tcPr>
            <w:tcW w:w="270" w:type="dxa"/>
          </w:tcPr>
          <w:p w14:paraId="25C3D733" w14:textId="77777777" w:rsidR="00D071E4" w:rsidRPr="00D071E4" w:rsidRDefault="00D071E4" w:rsidP="00D071E4">
            <w:pPr>
              <w:tabs>
                <w:tab w:val="decimal" w:pos="885"/>
              </w:tabs>
              <w:ind w:right="-105"/>
              <w:rPr>
                <w:rFonts w:cs="Times New Roman"/>
                <w:color w:val="000000"/>
                <w:szCs w:val="22"/>
              </w:rPr>
            </w:pPr>
          </w:p>
        </w:tc>
        <w:tc>
          <w:tcPr>
            <w:tcW w:w="1354" w:type="dxa"/>
          </w:tcPr>
          <w:p w14:paraId="652376AC" w14:textId="77777777" w:rsidR="00D071E4" w:rsidRPr="00D071E4" w:rsidRDefault="00D071E4" w:rsidP="00D071E4">
            <w:pPr>
              <w:tabs>
                <w:tab w:val="decimal" w:pos="879"/>
              </w:tabs>
              <w:ind w:right="-105"/>
              <w:rPr>
                <w:rFonts w:cs="Times New Roman"/>
                <w:color w:val="000000"/>
                <w:szCs w:val="22"/>
              </w:rPr>
            </w:pPr>
          </w:p>
        </w:tc>
        <w:tc>
          <w:tcPr>
            <w:tcW w:w="270" w:type="dxa"/>
            <w:vAlign w:val="bottom"/>
          </w:tcPr>
          <w:p w14:paraId="1C8C98B3" w14:textId="77777777" w:rsidR="00D071E4" w:rsidRPr="00D071E4" w:rsidRDefault="00D071E4" w:rsidP="00D071E4">
            <w:pPr>
              <w:tabs>
                <w:tab w:val="decimal" w:pos="885"/>
              </w:tabs>
              <w:ind w:right="-105"/>
              <w:rPr>
                <w:rFonts w:cs="Times New Roman"/>
                <w:color w:val="000000"/>
                <w:szCs w:val="22"/>
              </w:rPr>
            </w:pPr>
          </w:p>
        </w:tc>
        <w:tc>
          <w:tcPr>
            <w:tcW w:w="1084" w:type="dxa"/>
          </w:tcPr>
          <w:p w14:paraId="58CADA4D" w14:textId="77777777" w:rsidR="00D071E4" w:rsidRPr="00D071E4" w:rsidRDefault="00D071E4" w:rsidP="00D071E4">
            <w:pPr>
              <w:tabs>
                <w:tab w:val="decimal" w:pos="827"/>
                <w:tab w:val="decimal" w:pos="886"/>
              </w:tabs>
              <w:snapToGrid w:val="0"/>
              <w:ind w:right="-25"/>
              <w:rPr>
                <w:rFonts w:cs="Times New Roman"/>
                <w:szCs w:val="22"/>
              </w:rPr>
            </w:pPr>
          </w:p>
        </w:tc>
        <w:tc>
          <w:tcPr>
            <w:tcW w:w="270" w:type="dxa"/>
          </w:tcPr>
          <w:p w14:paraId="79259C8D" w14:textId="77777777" w:rsidR="00D071E4" w:rsidRPr="00D071E4" w:rsidRDefault="00D071E4" w:rsidP="00D071E4">
            <w:pPr>
              <w:tabs>
                <w:tab w:val="decimal" w:pos="885"/>
              </w:tabs>
              <w:ind w:right="-105"/>
              <w:rPr>
                <w:rFonts w:cs="Times New Roman"/>
                <w:color w:val="000000"/>
                <w:szCs w:val="22"/>
              </w:rPr>
            </w:pPr>
          </w:p>
        </w:tc>
        <w:tc>
          <w:tcPr>
            <w:tcW w:w="1256" w:type="dxa"/>
          </w:tcPr>
          <w:p w14:paraId="32F3D299" w14:textId="77777777" w:rsidR="00D071E4" w:rsidRPr="00D071E4" w:rsidRDefault="00D071E4" w:rsidP="00D071E4">
            <w:pPr>
              <w:tabs>
                <w:tab w:val="decimal" w:pos="701"/>
              </w:tabs>
              <w:ind w:right="-22"/>
              <w:jc w:val="right"/>
              <w:rPr>
                <w:rFonts w:cs="Times New Roman"/>
                <w:szCs w:val="22"/>
              </w:rPr>
            </w:pPr>
          </w:p>
        </w:tc>
      </w:tr>
      <w:tr w:rsidR="00D071E4" w:rsidRPr="00D071E4" w14:paraId="3B64FC1F" w14:textId="77777777" w:rsidTr="00E35042">
        <w:trPr>
          <w:trHeight w:val="137"/>
        </w:trPr>
        <w:tc>
          <w:tcPr>
            <w:tcW w:w="3780" w:type="dxa"/>
          </w:tcPr>
          <w:p w14:paraId="400BBD00" w14:textId="30C47E25" w:rsidR="00D071E4" w:rsidRPr="006456CE" w:rsidRDefault="00D071E4" w:rsidP="00D071E4">
            <w:pPr>
              <w:ind w:left="161" w:right="1" w:hanging="180"/>
              <w:rPr>
                <w:rFonts w:cs="Times New Roman"/>
                <w:color w:val="000000"/>
                <w:szCs w:val="22"/>
              </w:rPr>
            </w:pPr>
            <w:r>
              <w:rPr>
                <w:b/>
                <w:bCs/>
                <w:i/>
                <w:iCs/>
                <w:color w:val="000000"/>
                <w:szCs w:val="22"/>
              </w:rPr>
              <w:t>Interbank and money market items (liabilities)</w:t>
            </w:r>
          </w:p>
        </w:tc>
        <w:tc>
          <w:tcPr>
            <w:tcW w:w="1080" w:type="dxa"/>
          </w:tcPr>
          <w:p w14:paraId="1D5E8520" w14:textId="77777777" w:rsidR="00D071E4" w:rsidRPr="00D071E4" w:rsidRDefault="00D071E4" w:rsidP="00D071E4">
            <w:pPr>
              <w:tabs>
                <w:tab w:val="decimal" w:pos="875"/>
              </w:tabs>
              <w:snapToGrid w:val="0"/>
              <w:ind w:right="-97"/>
              <w:rPr>
                <w:rFonts w:cs="Times New Roman"/>
                <w:szCs w:val="22"/>
              </w:rPr>
            </w:pPr>
          </w:p>
        </w:tc>
        <w:tc>
          <w:tcPr>
            <w:tcW w:w="270" w:type="dxa"/>
          </w:tcPr>
          <w:p w14:paraId="4E25EFCB" w14:textId="77777777" w:rsidR="00D071E4" w:rsidRPr="00D071E4" w:rsidRDefault="00D071E4" w:rsidP="00D071E4">
            <w:pPr>
              <w:tabs>
                <w:tab w:val="decimal" w:pos="885"/>
              </w:tabs>
              <w:ind w:right="-105"/>
              <w:rPr>
                <w:rFonts w:cs="Times New Roman"/>
                <w:color w:val="000000"/>
                <w:szCs w:val="22"/>
              </w:rPr>
            </w:pPr>
          </w:p>
        </w:tc>
        <w:tc>
          <w:tcPr>
            <w:tcW w:w="1354" w:type="dxa"/>
          </w:tcPr>
          <w:p w14:paraId="206D306A" w14:textId="6F8FE4CC" w:rsidR="00D071E4" w:rsidRPr="00D071E4" w:rsidRDefault="00D071E4" w:rsidP="00D071E4">
            <w:pPr>
              <w:tabs>
                <w:tab w:val="decimal" w:pos="879"/>
              </w:tabs>
              <w:ind w:right="-105"/>
              <w:rPr>
                <w:rFonts w:cs="Times New Roman"/>
                <w:color w:val="000000"/>
                <w:szCs w:val="22"/>
              </w:rPr>
            </w:pPr>
          </w:p>
        </w:tc>
        <w:tc>
          <w:tcPr>
            <w:tcW w:w="270" w:type="dxa"/>
            <w:vAlign w:val="bottom"/>
          </w:tcPr>
          <w:p w14:paraId="17E71B0B" w14:textId="77777777" w:rsidR="00D071E4" w:rsidRPr="00D071E4" w:rsidRDefault="00D071E4" w:rsidP="00D071E4">
            <w:pPr>
              <w:tabs>
                <w:tab w:val="decimal" w:pos="885"/>
              </w:tabs>
              <w:ind w:right="-105"/>
              <w:rPr>
                <w:rFonts w:cs="Times New Roman"/>
                <w:color w:val="000000"/>
                <w:szCs w:val="22"/>
              </w:rPr>
            </w:pPr>
          </w:p>
        </w:tc>
        <w:tc>
          <w:tcPr>
            <w:tcW w:w="1084" w:type="dxa"/>
          </w:tcPr>
          <w:p w14:paraId="180521E2" w14:textId="77777777" w:rsidR="00D071E4" w:rsidRPr="00D071E4" w:rsidRDefault="00D071E4" w:rsidP="00D071E4">
            <w:pPr>
              <w:tabs>
                <w:tab w:val="decimal" w:pos="827"/>
              </w:tabs>
              <w:snapToGrid w:val="0"/>
              <w:ind w:right="-25"/>
              <w:rPr>
                <w:rFonts w:cs="Times New Roman"/>
                <w:szCs w:val="22"/>
              </w:rPr>
            </w:pPr>
          </w:p>
        </w:tc>
        <w:tc>
          <w:tcPr>
            <w:tcW w:w="270" w:type="dxa"/>
          </w:tcPr>
          <w:p w14:paraId="17F18703" w14:textId="77777777" w:rsidR="00D071E4" w:rsidRPr="00D071E4" w:rsidRDefault="00D071E4" w:rsidP="00D071E4">
            <w:pPr>
              <w:tabs>
                <w:tab w:val="decimal" w:pos="885"/>
              </w:tabs>
              <w:ind w:right="-105"/>
              <w:rPr>
                <w:rFonts w:cs="Times New Roman"/>
                <w:color w:val="000000"/>
                <w:szCs w:val="22"/>
              </w:rPr>
            </w:pPr>
          </w:p>
        </w:tc>
        <w:tc>
          <w:tcPr>
            <w:tcW w:w="1256" w:type="dxa"/>
          </w:tcPr>
          <w:p w14:paraId="27D54280" w14:textId="582A7323" w:rsidR="00D071E4" w:rsidRPr="00D071E4" w:rsidRDefault="00D071E4" w:rsidP="00D071E4">
            <w:pPr>
              <w:tabs>
                <w:tab w:val="decimal" w:pos="701"/>
              </w:tabs>
              <w:ind w:right="-22"/>
              <w:jc w:val="right"/>
              <w:rPr>
                <w:rFonts w:cs="Times New Roman"/>
                <w:szCs w:val="22"/>
              </w:rPr>
            </w:pPr>
          </w:p>
        </w:tc>
      </w:tr>
      <w:tr w:rsidR="00D071E4" w:rsidRPr="00D071E4" w14:paraId="55A7518B" w14:textId="77777777">
        <w:trPr>
          <w:trHeight w:val="137"/>
        </w:trPr>
        <w:tc>
          <w:tcPr>
            <w:tcW w:w="3780" w:type="dxa"/>
            <w:vAlign w:val="bottom"/>
          </w:tcPr>
          <w:p w14:paraId="4F962DEC" w14:textId="5AFA0CA6" w:rsidR="00D071E4" w:rsidRPr="00EC65EE" w:rsidRDefault="00D071E4" w:rsidP="00D071E4">
            <w:pPr>
              <w:tabs>
                <w:tab w:val="left" w:pos="162"/>
              </w:tabs>
              <w:ind w:right="1"/>
              <w:rPr>
                <w:rFonts w:cs="Times New Roman"/>
                <w:szCs w:val="22"/>
                <w:lang w:eastAsia="th-TH"/>
              </w:rPr>
            </w:pPr>
            <w:r w:rsidRPr="00EC65EE">
              <w:rPr>
                <w:rFonts w:cs="Times New Roman"/>
                <w:szCs w:val="22"/>
              </w:rPr>
              <w:t>Other related parties</w:t>
            </w:r>
          </w:p>
        </w:tc>
        <w:tc>
          <w:tcPr>
            <w:tcW w:w="1080" w:type="dxa"/>
            <w:vAlign w:val="bottom"/>
          </w:tcPr>
          <w:p w14:paraId="4F6C9B36" w14:textId="7DF847B7" w:rsidR="00D071E4" w:rsidRPr="00D071E4" w:rsidRDefault="00D071E4" w:rsidP="00D071E4">
            <w:pPr>
              <w:tabs>
                <w:tab w:val="decimal" w:pos="875"/>
              </w:tabs>
              <w:snapToGrid w:val="0"/>
              <w:ind w:right="-97"/>
              <w:rPr>
                <w:rFonts w:cs="Times New Roman"/>
                <w:szCs w:val="22"/>
              </w:rPr>
            </w:pPr>
            <w:r w:rsidRPr="00AA6956">
              <w:rPr>
                <w:rFonts w:cs="Times New Roman"/>
                <w:szCs w:val="22"/>
              </w:rPr>
              <w:t>379,099</w:t>
            </w:r>
          </w:p>
        </w:tc>
        <w:tc>
          <w:tcPr>
            <w:tcW w:w="270" w:type="dxa"/>
          </w:tcPr>
          <w:p w14:paraId="148B56B6" w14:textId="77777777" w:rsidR="00D071E4" w:rsidRPr="00D071E4" w:rsidRDefault="00D071E4" w:rsidP="00D071E4">
            <w:pPr>
              <w:tabs>
                <w:tab w:val="decimal" w:pos="885"/>
              </w:tabs>
              <w:ind w:right="-105"/>
              <w:rPr>
                <w:rFonts w:cs="Times New Roman"/>
                <w:color w:val="000000"/>
                <w:szCs w:val="22"/>
              </w:rPr>
            </w:pPr>
          </w:p>
        </w:tc>
        <w:tc>
          <w:tcPr>
            <w:tcW w:w="1354" w:type="dxa"/>
            <w:vAlign w:val="bottom"/>
          </w:tcPr>
          <w:p w14:paraId="408A53C4" w14:textId="6DC35338" w:rsidR="00D071E4" w:rsidRPr="00D071E4" w:rsidRDefault="00D071E4" w:rsidP="00D071E4">
            <w:pPr>
              <w:tabs>
                <w:tab w:val="decimal" w:pos="879"/>
              </w:tabs>
              <w:ind w:right="-105"/>
              <w:rPr>
                <w:rFonts w:cs="Times New Roman"/>
                <w:szCs w:val="22"/>
              </w:rPr>
            </w:pPr>
            <w:r w:rsidRPr="00D071E4">
              <w:rPr>
                <w:rFonts w:cs="Times New Roman"/>
                <w:szCs w:val="22"/>
              </w:rPr>
              <w:t>318,318</w:t>
            </w:r>
          </w:p>
        </w:tc>
        <w:tc>
          <w:tcPr>
            <w:tcW w:w="270" w:type="dxa"/>
            <w:vAlign w:val="bottom"/>
          </w:tcPr>
          <w:p w14:paraId="15BC6344" w14:textId="77777777" w:rsidR="00D071E4" w:rsidRPr="00D071E4" w:rsidRDefault="00D071E4" w:rsidP="00D071E4">
            <w:pPr>
              <w:tabs>
                <w:tab w:val="decimal" w:pos="885"/>
              </w:tabs>
              <w:ind w:right="-105"/>
              <w:rPr>
                <w:rFonts w:cs="Times New Roman"/>
                <w:color w:val="000000"/>
                <w:szCs w:val="22"/>
              </w:rPr>
            </w:pPr>
          </w:p>
        </w:tc>
        <w:tc>
          <w:tcPr>
            <w:tcW w:w="1084" w:type="dxa"/>
            <w:vAlign w:val="bottom"/>
          </w:tcPr>
          <w:p w14:paraId="7738F21B" w14:textId="48444EAA" w:rsidR="00D071E4" w:rsidRPr="00D071E4" w:rsidRDefault="00D071E4" w:rsidP="00D071E4">
            <w:pPr>
              <w:tabs>
                <w:tab w:val="decimal" w:pos="882"/>
              </w:tabs>
              <w:snapToGrid w:val="0"/>
              <w:ind w:right="-25"/>
              <w:rPr>
                <w:rFonts w:cs="Times New Roman"/>
                <w:szCs w:val="22"/>
              </w:rPr>
            </w:pPr>
            <w:r w:rsidRPr="00AA6956">
              <w:rPr>
                <w:rFonts w:cs="Times New Roman"/>
                <w:szCs w:val="22"/>
              </w:rPr>
              <w:t>379,099</w:t>
            </w:r>
          </w:p>
        </w:tc>
        <w:tc>
          <w:tcPr>
            <w:tcW w:w="270" w:type="dxa"/>
          </w:tcPr>
          <w:p w14:paraId="5EACDDCF" w14:textId="77777777" w:rsidR="00D071E4" w:rsidRPr="00D071E4" w:rsidRDefault="00D071E4" w:rsidP="00D071E4">
            <w:pPr>
              <w:tabs>
                <w:tab w:val="decimal" w:pos="885"/>
              </w:tabs>
              <w:ind w:right="-105"/>
              <w:rPr>
                <w:rFonts w:cs="Times New Roman"/>
                <w:color w:val="000000"/>
                <w:szCs w:val="22"/>
              </w:rPr>
            </w:pPr>
          </w:p>
        </w:tc>
        <w:tc>
          <w:tcPr>
            <w:tcW w:w="1256" w:type="dxa"/>
            <w:vAlign w:val="bottom"/>
          </w:tcPr>
          <w:p w14:paraId="28C62C89" w14:textId="6675B619" w:rsidR="00D071E4" w:rsidRPr="00D071E4" w:rsidRDefault="00D071E4" w:rsidP="00D071E4">
            <w:pPr>
              <w:tabs>
                <w:tab w:val="decimal" w:pos="701"/>
              </w:tabs>
              <w:ind w:right="-22"/>
              <w:jc w:val="right"/>
              <w:rPr>
                <w:rFonts w:cs="Times New Roman"/>
                <w:szCs w:val="22"/>
              </w:rPr>
            </w:pPr>
            <w:r w:rsidRPr="00D071E4">
              <w:rPr>
                <w:rFonts w:cs="Times New Roman"/>
                <w:szCs w:val="22"/>
              </w:rPr>
              <w:t>318,318</w:t>
            </w:r>
          </w:p>
        </w:tc>
      </w:tr>
      <w:tr w:rsidR="00D071E4" w:rsidRPr="00D071E4" w14:paraId="17C381FC" w14:textId="77777777" w:rsidTr="00AA6956">
        <w:trPr>
          <w:trHeight w:val="137"/>
        </w:trPr>
        <w:tc>
          <w:tcPr>
            <w:tcW w:w="3780" w:type="dxa"/>
            <w:vAlign w:val="bottom"/>
          </w:tcPr>
          <w:p w14:paraId="11294866" w14:textId="77777777" w:rsidR="00D071E4" w:rsidRPr="00EC65EE" w:rsidRDefault="00D071E4" w:rsidP="00D071E4">
            <w:pPr>
              <w:tabs>
                <w:tab w:val="left" w:pos="162"/>
              </w:tabs>
              <w:ind w:right="1"/>
              <w:rPr>
                <w:rFonts w:cs="Times New Roman"/>
                <w:szCs w:val="22"/>
                <w:lang w:eastAsia="th-TH"/>
              </w:rPr>
            </w:pPr>
          </w:p>
        </w:tc>
        <w:tc>
          <w:tcPr>
            <w:tcW w:w="1080" w:type="dxa"/>
            <w:vAlign w:val="bottom"/>
          </w:tcPr>
          <w:p w14:paraId="77CB30F7" w14:textId="77777777" w:rsidR="00D071E4" w:rsidRPr="00D071E4" w:rsidRDefault="00D071E4" w:rsidP="00D071E4">
            <w:pPr>
              <w:tabs>
                <w:tab w:val="decimal" w:pos="875"/>
              </w:tabs>
              <w:snapToGrid w:val="0"/>
              <w:ind w:right="-97"/>
              <w:rPr>
                <w:rFonts w:cs="Times New Roman"/>
                <w:szCs w:val="22"/>
              </w:rPr>
            </w:pPr>
          </w:p>
        </w:tc>
        <w:tc>
          <w:tcPr>
            <w:tcW w:w="270" w:type="dxa"/>
          </w:tcPr>
          <w:p w14:paraId="4922719C" w14:textId="77777777" w:rsidR="00D071E4" w:rsidRPr="00D071E4" w:rsidRDefault="00D071E4" w:rsidP="00D071E4">
            <w:pPr>
              <w:tabs>
                <w:tab w:val="decimal" w:pos="885"/>
              </w:tabs>
              <w:ind w:right="-105"/>
              <w:rPr>
                <w:rFonts w:cs="Times New Roman"/>
                <w:color w:val="000000"/>
                <w:szCs w:val="22"/>
              </w:rPr>
            </w:pPr>
          </w:p>
        </w:tc>
        <w:tc>
          <w:tcPr>
            <w:tcW w:w="1354" w:type="dxa"/>
          </w:tcPr>
          <w:p w14:paraId="496D4D81" w14:textId="77777777" w:rsidR="00D071E4" w:rsidRPr="00D071E4" w:rsidRDefault="00D071E4" w:rsidP="00D071E4">
            <w:pPr>
              <w:tabs>
                <w:tab w:val="decimal" w:pos="879"/>
              </w:tabs>
              <w:ind w:right="-105"/>
              <w:rPr>
                <w:rFonts w:cs="Times New Roman"/>
                <w:szCs w:val="22"/>
              </w:rPr>
            </w:pPr>
          </w:p>
        </w:tc>
        <w:tc>
          <w:tcPr>
            <w:tcW w:w="270" w:type="dxa"/>
            <w:vAlign w:val="bottom"/>
          </w:tcPr>
          <w:p w14:paraId="014333EB" w14:textId="77777777" w:rsidR="00D071E4" w:rsidRPr="00D071E4" w:rsidRDefault="00D071E4" w:rsidP="00D071E4">
            <w:pPr>
              <w:tabs>
                <w:tab w:val="decimal" w:pos="885"/>
              </w:tabs>
              <w:ind w:right="-105"/>
              <w:rPr>
                <w:rFonts w:cs="Times New Roman"/>
                <w:color w:val="000000"/>
                <w:szCs w:val="22"/>
              </w:rPr>
            </w:pPr>
          </w:p>
        </w:tc>
        <w:tc>
          <w:tcPr>
            <w:tcW w:w="1084" w:type="dxa"/>
            <w:vAlign w:val="bottom"/>
          </w:tcPr>
          <w:p w14:paraId="0A2B80FC" w14:textId="77777777" w:rsidR="00D071E4" w:rsidRPr="00D071E4" w:rsidRDefault="00D071E4" w:rsidP="00D071E4">
            <w:pPr>
              <w:tabs>
                <w:tab w:val="decimal" w:pos="827"/>
              </w:tabs>
              <w:snapToGrid w:val="0"/>
              <w:ind w:right="-25"/>
              <w:rPr>
                <w:rFonts w:cs="Times New Roman"/>
                <w:szCs w:val="22"/>
              </w:rPr>
            </w:pPr>
          </w:p>
        </w:tc>
        <w:tc>
          <w:tcPr>
            <w:tcW w:w="270" w:type="dxa"/>
          </w:tcPr>
          <w:p w14:paraId="42000962" w14:textId="77777777" w:rsidR="00D071E4" w:rsidRPr="00D071E4" w:rsidRDefault="00D071E4" w:rsidP="00D071E4">
            <w:pPr>
              <w:tabs>
                <w:tab w:val="decimal" w:pos="885"/>
              </w:tabs>
              <w:ind w:right="-105"/>
              <w:rPr>
                <w:rFonts w:cs="Times New Roman"/>
                <w:color w:val="000000"/>
                <w:szCs w:val="22"/>
              </w:rPr>
            </w:pPr>
          </w:p>
        </w:tc>
        <w:tc>
          <w:tcPr>
            <w:tcW w:w="1256" w:type="dxa"/>
            <w:vAlign w:val="bottom"/>
          </w:tcPr>
          <w:p w14:paraId="1674BEAC" w14:textId="77777777" w:rsidR="00D071E4" w:rsidRPr="00D071E4" w:rsidRDefault="00D071E4" w:rsidP="00D071E4">
            <w:pPr>
              <w:tabs>
                <w:tab w:val="decimal" w:pos="701"/>
              </w:tabs>
              <w:ind w:right="-22"/>
              <w:jc w:val="right"/>
              <w:rPr>
                <w:rFonts w:cs="Times New Roman"/>
                <w:szCs w:val="22"/>
              </w:rPr>
            </w:pPr>
          </w:p>
        </w:tc>
      </w:tr>
      <w:tr w:rsidR="00D071E4" w:rsidRPr="00D071E4" w14:paraId="7ACC6069" w14:textId="77777777" w:rsidTr="00E35042">
        <w:trPr>
          <w:trHeight w:val="137"/>
        </w:trPr>
        <w:tc>
          <w:tcPr>
            <w:tcW w:w="3780" w:type="dxa"/>
          </w:tcPr>
          <w:p w14:paraId="032BA0FD" w14:textId="7748E5D2" w:rsidR="00D071E4" w:rsidRDefault="00D071E4" w:rsidP="00D071E4">
            <w:pPr>
              <w:tabs>
                <w:tab w:val="left" w:pos="162"/>
              </w:tabs>
              <w:ind w:right="1"/>
              <w:rPr>
                <w:b/>
                <w:bCs/>
                <w:i/>
                <w:iCs/>
                <w:color w:val="000000"/>
                <w:szCs w:val="22"/>
              </w:rPr>
            </w:pPr>
            <w:r>
              <w:rPr>
                <w:b/>
                <w:bCs/>
                <w:i/>
                <w:iCs/>
                <w:color w:val="000000"/>
                <w:szCs w:val="22"/>
              </w:rPr>
              <w:t>Debt issued and borrowings</w:t>
            </w:r>
          </w:p>
        </w:tc>
        <w:tc>
          <w:tcPr>
            <w:tcW w:w="1080" w:type="dxa"/>
          </w:tcPr>
          <w:p w14:paraId="3BCBAE2D" w14:textId="77777777" w:rsidR="00D071E4" w:rsidRPr="00D071E4" w:rsidRDefault="00D071E4" w:rsidP="00D071E4">
            <w:pPr>
              <w:tabs>
                <w:tab w:val="decimal" w:pos="875"/>
              </w:tabs>
              <w:snapToGrid w:val="0"/>
              <w:ind w:right="-97"/>
              <w:rPr>
                <w:rFonts w:cs="Times New Roman"/>
                <w:szCs w:val="22"/>
              </w:rPr>
            </w:pPr>
          </w:p>
        </w:tc>
        <w:tc>
          <w:tcPr>
            <w:tcW w:w="270" w:type="dxa"/>
          </w:tcPr>
          <w:p w14:paraId="0FE5CAE5" w14:textId="77777777" w:rsidR="00D071E4" w:rsidRPr="00D071E4" w:rsidRDefault="00D071E4" w:rsidP="00D071E4">
            <w:pPr>
              <w:tabs>
                <w:tab w:val="decimal" w:pos="885"/>
              </w:tabs>
              <w:ind w:right="-105"/>
              <w:rPr>
                <w:rFonts w:cs="Times New Roman"/>
                <w:color w:val="000000"/>
                <w:szCs w:val="22"/>
              </w:rPr>
            </w:pPr>
          </w:p>
        </w:tc>
        <w:tc>
          <w:tcPr>
            <w:tcW w:w="1354" w:type="dxa"/>
          </w:tcPr>
          <w:p w14:paraId="7DA575CD" w14:textId="77777777" w:rsidR="00D071E4" w:rsidRPr="00D071E4" w:rsidRDefault="00D071E4" w:rsidP="00D071E4">
            <w:pPr>
              <w:tabs>
                <w:tab w:val="decimal" w:pos="879"/>
              </w:tabs>
              <w:ind w:right="-105"/>
              <w:rPr>
                <w:rFonts w:cs="Times New Roman"/>
                <w:color w:val="000000"/>
                <w:szCs w:val="22"/>
              </w:rPr>
            </w:pPr>
          </w:p>
        </w:tc>
        <w:tc>
          <w:tcPr>
            <w:tcW w:w="270" w:type="dxa"/>
            <w:vAlign w:val="bottom"/>
          </w:tcPr>
          <w:p w14:paraId="4FA525AB" w14:textId="77777777" w:rsidR="00D071E4" w:rsidRPr="00D071E4" w:rsidRDefault="00D071E4" w:rsidP="00D071E4">
            <w:pPr>
              <w:tabs>
                <w:tab w:val="decimal" w:pos="885"/>
              </w:tabs>
              <w:ind w:right="-105"/>
              <w:rPr>
                <w:rFonts w:cs="Times New Roman"/>
                <w:color w:val="000000"/>
                <w:szCs w:val="22"/>
              </w:rPr>
            </w:pPr>
          </w:p>
        </w:tc>
        <w:tc>
          <w:tcPr>
            <w:tcW w:w="1084" w:type="dxa"/>
          </w:tcPr>
          <w:p w14:paraId="0DA2F60E" w14:textId="786D7764" w:rsidR="00D071E4" w:rsidRPr="00D071E4" w:rsidRDefault="00D071E4" w:rsidP="00D071E4">
            <w:pPr>
              <w:tabs>
                <w:tab w:val="decimal" w:pos="827"/>
              </w:tabs>
              <w:snapToGrid w:val="0"/>
              <w:ind w:right="-25"/>
              <w:rPr>
                <w:rFonts w:cs="Times New Roman"/>
                <w:szCs w:val="22"/>
              </w:rPr>
            </w:pPr>
          </w:p>
        </w:tc>
        <w:tc>
          <w:tcPr>
            <w:tcW w:w="270" w:type="dxa"/>
          </w:tcPr>
          <w:p w14:paraId="3FC61DE6" w14:textId="77777777" w:rsidR="00D071E4" w:rsidRPr="00D071E4" w:rsidRDefault="00D071E4" w:rsidP="00D071E4">
            <w:pPr>
              <w:tabs>
                <w:tab w:val="decimal" w:pos="885"/>
              </w:tabs>
              <w:ind w:right="-105"/>
              <w:rPr>
                <w:rFonts w:cs="Times New Roman"/>
                <w:color w:val="000000"/>
                <w:szCs w:val="22"/>
              </w:rPr>
            </w:pPr>
          </w:p>
        </w:tc>
        <w:tc>
          <w:tcPr>
            <w:tcW w:w="1256" w:type="dxa"/>
          </w:tcPr>
          <w:p w14:paraId="2E75DDD8" w14:textId="77777777" w:rsidR="00D071E4" w:rsidRPr="00D071E4" w:rsidRDefault="00D071E4" w:rsidP="00D071E4">
            <w:pPr>
              <w:tabs>
                <w:tab w:val="decimal" w:pos="701"/>
              </w:tabs>
              <w:ind w:right="-22"/>
              <w:jc w:val="right"/>
              <w:rPr>
                <w:rFonts w:cs="Times New Roman"/>
                <w:szCs w:val="22"/>
              </w:rPr>
            </w:pPr>
          </w:p>
        </w:tc>
      </w:tr>
      <w:tr w:rsidR="00D071E4" w:rsidRPr="00D071E4" w14:paraId="418DD5B3" w14:textId="77777777" w:rsidTr="00E35042">
        <w:trPr>
          <w:trHeight w:val="137"/>
        </w:trPr>
        <w:tc>
          <w:tcPr>
            <w:tcW w:w="3780" w:type="dxa"/>
          </w:tcPr>
          <w:p w14:paraId="2C290003" w14:textId="357F5B02" w:rsidR="00D071E4" w:rsidRPr="006456CE" w:rsidRDefault="00D071E4" w:rsidP="00D071E4">
            <w:pPr>
              <w:tabs>
                <w:tab w:val="left" w:pos="162"/>
              </w:tabs>
              <w:ind w:right="1"/>
              <w:rPr>
                <w:rFonts w:cs="Times New Roman"/>
                <w:color w:val="000000"/>
                <w:szCs w:val="22"/>
              </w:rPr>
            </w:pPr>
            <w:r w:rsidRPr="009E012D">
              <w:rPr>
                <w:color w:val="000000"/>
                <w:szCs w:val="22"/>
              </w:rPr>
              <w:t>Parent company</w:t>
            </w:r>
          </w:p>
        </w:tc>
        <w:tc>
          <w:tcPr>
            <w:tcW w:w="1080" w:type="dxa"/>
          </w:tcPr>
          <w:p w14:paraId="3BF24942" w14:textId="38E432BD" w:rsidR="00D071E4" w:rsidRPr="00D071E4" w:rsidRDefault="00D071E4" w:rsidP="00D071E4">
            <w:pPr>
              <w:tabs>
                <w:tab w:val="decimal" w:pos="875"/>
              </w:tabs>
              <w:snapToGrid w:val="0"/>
              <w:ind w:right="-97" w:hanging="112"/>
              <w:rPr>
                <w:rFonts w:cs="Times New Roman"/>
                <w:szCs w:val="22"/>
              </w:rPr>
            </w:pPr>
            <w:r w:rsidRPr="00AA6956">
              <w:rPr>
                <w:rFonts w:cs="Times New Roman"/>
                <w:szCs w:val="22"/>
              </w:rPr>
              <w:t>2,524,601</w:t>
            </w:r>
          </w:p>
        </w:tc>
        <w:tc>
          <w:tcPr>
            <w:tcW w:w="270" w:type="dxa"/>
          </w:tcPr>
          <w:p w14:paraId="58F13E78" w14:textId="77777777" w:rsidR="00D071E4" w:rsidRPr="00D071E4" w:rsidRDefault="00D071E4" w:rsidP="00D071E4">
            <w:pPr>
              <w:tabs>
                <w:tab w:val="decimal" w:pos="885"/>
              </w:tabs>
              <w:ind w:right="-105"/>
              <w:rPr>
                <w:rFonts w:cs="Times New Roman"/>
                <w:szCs w:val="22"/>
              </w:rPr>
            </w:pPr>
          </w:p>
        </w:tc>
        <w:tc>
          <w:tcPr>
            <w:tcW w:w="1354" w:type="dxa"/>
          </w:tcPr>
          <w:p w14:paraId="39F66519" w14:textId="6E84CA0D" w:rsidR="00D071E4" w:rsidRPr="00D071E4" w:rsidRDefault="00D071E4" w:rsidP="00D071E4">
            <w:pPr>
              <w:tabs>
                <w:tab w:val="decimal" w:pos="879"/>
              </w:tabs>
              <w:ind w:right="-105"/>
              <w:rPr>
                <w:rFonts w:cs="Times New Roman"/>
                <w:color w:val="000000"/>
                <w:szCs w:val="22"/>
              </w:rPr>
            </w:pPr>
            <w:r w:rsidRPr="00D071E4">
              <w:rPr>
                <w:rFonts w:cs="Times New Roman"/>
                <w:szCs w:val="22"/>
              </w:rPr>
              <w:t>2,513,625</w:t>
            </w:r>
          </w:p>
        </w:tc>
        <w:tc>
          <w:tcPr>
            <w:tcW w:w="270" w:type="dxa"/>
            <w:vAlign w:val="bottom"/>
          </w:tcPr>
          <w:p w14:paraId="3C915250" w14:textId="77777777" w:rsidR="00D071E4" w:rsidRPr="00D071E4" w:rsidRDefault="00D071E4" w:rsidP="00D071E4">
            <w:pPr>
              <w:tabs>
                <w:tab w:val="decimal" w:pos="885"/>
              </w:tabs>
              <w:ind w:right="-105"/>
              <w:rPr>
                <w:rFonts w:cs="Times New Roman"/>
                <w:szCs w:val="22"/>
              </w:rPr>
            </w:pPr>
          </w:p>
        </w:tc>
        <w:tc>
          <w:tcPr>
            <w:tcW w:w="1084" w:type="dxa"/>
          </w:tcPr>
          <w:p w14:paraId="2E0FA5EC" w14:textId="5B3CD001" w:rsidR="00D071E4" w:rsidRPr="00D071E4" w:rsidRDefault="00D071E4" w:rsidP="00D071E4">
            <w:pPr>
              <w:tabs>
                <w:tab w:val="decimal" w:pos="886"/>
              </w:tabs>
              <w:snapToGrid w:val="0"/>
              <w:ind w:right="-25"/>
              <w:rPr>
                <w:rFonts w:cs="Times New Roman"/>
                <w:szCs w:val="22"/>
              </w:rPr>
            </w:pPr>
            <w:r w:rsidRPr="00AA6956">
              <w:rPr>
                <w:rFonts w:cs="Times New Roman"/>
                <w:szCs w:val="22"/>
              </w:rPr>
              <w:t>2,524,601</w:t>
            </w:r>
          </w:p>
        </w:tc>
        <w:tc>
          <w:tcPr>
            <w:tcW w:w="270" w:type="dxa"/>
          </w:tcPr>
          <w:p w14:paraId="295D26ED" w14:textId="77777777" w:rsidR="00D071E4" w:rsidRPr="00D071E4" w:rsidRDefault="00D071E4" w:rsidP="00D071E4">
            <w:pPr>
              <w:tabs>
                <w:tab w:val="decimal" w:pos="885"/>
              </w:tabs>
              <w:ind w:right="-105"/>
              <w:rPr>
                <w:rFonts w:cs="Times New Roman"/>
                <w:szCs w:val="22"/>
              </w:rPr>
            </w:pPr>
          </w:p>
        </w:tc>
        <w:tc>
          <w:tcPr>
            <w:tcW w:w="1256" w:type="dxa"/>
          </w:tcPr>
          <w:p w14:paraId="75AB23EB" w14:textId="0FF39F6F" w:rsidR="00D071E4" w:rsidRPr="00D071E4" w:rsidRDefault="00D071E4" w:rsidP="00D071E4">
            <w:pPr>
              <w:tabs>
                <w:tab w:val="decimal" w:pos="701"/>
              </w:tabs>
              <w:ind w:right="-22"/>
              <w:jc w:val="right"/>
              <w:rPr>
                <w:rFonts w:cs="Times New Roman"/>
                <w:szCs w:val="22"/>
              </w:rPr>
            </w:pPr>
            <w:r w:rsidRPr="00D071E4">
              <w:rPr>
                <w:rFonts w:cs="Times New Roman"/>
                <w:szCs w:val="22"/>
              </w:rPr>
              <w:t>2,513,625</w:t>
            </w:r>
          </w:p>
        </w:tc>
      </w:tr>
      <w:tr w:rsidR="00D071E4" w:rsidRPr="00D071E4" w14:paraId="3ADF2BDB" w14:textId="77777777" w:rsidTr="00AA6956">
        <w:trPr>
          <w:trHeight w:val="137"/>
        </w:trPr>
        <w:tc>
          <w:tcPr>
            <w:tcW w:w="3780" w:type="dxa"/>
            <w:vAlign w:val="bottom"/>
          </w:tcPr>
          <w:p w14:paraId="73F4F9F7" w14:textId="6FC84504" w:rsidR="00D071E4" w:rsidRPr="009E012D" w:rsidRDefault="00D071E4" w:rsidP="00D071E4">
            <w:pPr>
              <w:tabs>
                <w:tab w:val="left" w:pos="162"/>
              </w:tabs>
              <w:ind w:right="1"/>
              <w:rPr>
                <w:szCs w:val="22"/>
                <w:lang w:eastAsia="th-TH"/>
              </w:rPr>
            </w:pPr>
            <w:r w:rsidRPr="00EC65EE">
              <w:rPr>
                <w:rFonts w:cs="Times New Roman"/>
                <w:szCs w:val="22"/>
              </w:rPr>
              <w:t>Other related parties</w:t>
            </w:r>
          </w:p>
        </w:tc>
        <w:tc>
          <w:tcPr>
            <w:tcW w:w="1080" w:type="dxa"/>
          </w:tcPr>
          <w:p w14:paraId="18267052" w14:textId="257B4EDC" w:rsidR="00D071E4" w:rsidRPr="00D071E4" w:rsidRDefault="00D071E4" w:rsidP="00D071E4">
            <w:pPr>
              <w:tabs>
                <w:tab w:val="decimal" w:pos="875"/>
              </w:tabs>
              <w:snapToGrid w:val="0"/>
              <w:ind w:right="-97"/>
              <w:rPr>
                <w:rFonts w:cs="Times New Roman"/>
                <w:szCs w:val="22"/>
              </w:rPr>
            </w:pPr>
            <w:r w:rsidRPr="00AA6956">
              <w:rPr>
                <w:rFonts w:cs="Times New Roman"/>
                <w:szCs w:val="22"/>
              </w:rPr>
              <w:t>123,690</w:t>
            </w:r>
          </w:p>
        </w:tc>
        <w:tc>
          <w:tcPr>
            <w:tcW w:w="270" w:type="dxa"/>
          </w:tcPr>
          <w:p w14:paraId="15AFA95F" w14:textId="77777777" w:rsidR="00D071E4" w:rsidRPr="00D071E4" w:rsidRDefault="00D071E4" w:rsidP="00D071E4">
            <w:pPr>
              <w:tabs>
                <w:tab w:val="decimal" w:pos="885"/>
              </w:tabs>
              <w:ind w:right="-105"/>
              <w:rPr>
                <w:rFonts w:cs="Times New Roman"/>
                <w:szCs w:val="22"/>
              </w:rPr>
            </w:pPr>
          </w:p>
        </w:tc>
        <w:tc>
          <w:tcPr>
            <w:tcW w:w="1354" w:type="dxa"/>
          </w:tcPr>
          <w:p w14:paraId="0F01621A" w14:textId="70AD89D2" w:rsidR="00D071E4" w:rsidRPr="00D071E4" w:rsidRDefault="00D071E4" w:rsidP="00D071E4">
            <w:pPr>
              <w:tabs>
                <w:tab w:val="decimal" w:pos="879"/>
              </w:tabs>
              <w:ind w:right="-105"/>
              <w:rPr>
                <w:rFonts w:cs="Times New Roman"/>
                <w:szCs w:val="22"/>
              </w:rPr>
            </w:pPr>
            <w:r w:rsidRPr="00D071E4">
              <w:rPr>
                <w:rFonts w:cs="Times New Roman"/>
                <w:szCs w:val="22"/>
              </w:rPr>
              <w:t>122,044</w:t>
            </w:r>
          </w:p>
        </w:tc>
        <w:tc>
          <w:tcPr>
            <w:tcW w:w="270" w:type="dxa"/>
            <w:vAlign w:val="bottom"/>
          </w:tcPr>
          <w:p w14:paraId="431D48F3" w14:textId="77777777" w:rsidR="00D071E4" w:rsidRPr="00D071E4" w:rsidRDefault="00D071E4" w:rsidP="00D071E4">
            <w:pPr>
              <w:tabs>
                <w:tab w:val="decimal" w:pos="885"/>
              </w:tabs>
              <w:ind w:right="-105"/>
              <w:rPr>
                <w:rFonts w:cs="Times New Roman"/>
                <w:szCs w:val="22"/>
              </w:rPr>
            </w:pPr>
          </w:p>
        </w:tc>
        <w:tc>
          <w:tcPr>
            <w:tcW w:w="1084" w:type="dxa"/>
          </w:tcPr>
          <w:p w14:paraId="55847362" w14:textId="47049A05" w:rsidR="00D071E4" w:rsidRPr="00D071E4" w:rsidRDefault="00D071E4" w:rsidP="00D071E4">
            <w:pPr>
              <w:tabs>
                <w:tab w:val="decimal" w:pos="886"/>
              </w:tabs>
              <w:snapToGrid w:val="0"/>
              <w:ind w:right="-25"/>
              <w:rPr>
                <w:rFonts w:cs="Times New Roman"/>
                <w:szCs w:val="22"/>
              </w:rPr>
            </w:pPr>
            <w:r w:rsidRPr="00AA6956">
              <w:rPr>
                <w:rFonts w:cs="Times New Roman"/>
                <w:szCs w:val="22"/>
              </w:rPr>
              <w:t>123,690</w:t>
            </w:r>
          </w:p>
        </w:tc>
        <w:tc>
          <w:tcPr>
            <w:tcW w:w="270" w:type="dxa"/>
          </w:tcPr>
          <w:p w14:paraId="554B6006" w14:textId="77777777" w:rsidR="00D071E4" w:rsidRPr="00D071E4" w:rsidRDefault="00D071E4" w:rsidP="00D071E4">
            <w:pPr>
              <w:tabs>
                <w:tab w:val="decimal" w:pos="885"/>
              </w:tabs>
              <w:ind w:right="-105"/>
              <w:rPr>
                <w:rFonts w:cs="Times New Roman"/>
                <w:szCs w:val="22"/>
              </w:rPr>
            </w:pPr>
          </w:p>
        </w:tc>
        <w:tc>
          <w:tcPr>
            <w:tcW w:w="1256" w:type="dxa"/>
          </w:tcPr>
          <w:p w14:paraId="47AFB5D3" w14:textId="4AA85AD0" w:rsidR="00D071E4" w:rsidRPr="00D071E4" w:rsidRDefault="00D071E4" w:rsidP="00D071E4">
            <w:pPr>
              <w:tabs>
                <w:tab w:val="decimal" w:pos="701"/>
              </w:tabs>
              <w:ind w:right="-22"/>
              <w:jc w:val="right"/>
              <w:rPr>
                <w:rFonts w:cs="Times New Roman"/>
                <w:szCs w:val="22"/>
              </w:rPr>
            </w:pPr>
            <w:r w:rsidRPr="00D071E4">
              <w:rPr>
                <w:rFonts w:cs="Times New Roman"/>
                <w:szCs w:val="22"/>
              </w:rPr>
              <w:t>122,044</w:t>
            </w:r>
          </w:p>
        </w:tc>
      </w:tr>
      <w:tr w:rsidR="00D071E4" w:rsidRPr="00D071E4" w14:paraId="46974586" w14:textId="77777777" w:rsidTr="00AA6956">
        <w:trPr>
          <w:trHeight w:val="137"/>
        </w:trPr>
        <w:tc>
          <w:tcPr>
            <w:tcW w:w="3780" w:type="dxa"/>
            <w:vAlign w:val="bottom"/>
          </w:tcPr>
          <w:p w14:paraId="141026B8" w14:textId="20D98302" w:rsidR="00D071E4" w:rsidRPr="006456CE" w:rsidRDefault="00D071E4" w:rsidP="00D071E4">
            <w:pPr>
              <w:tabs>
                <w:tab w:val="left" w:pos="162"/>
              </w:tabs>
              <w:ind w:right="1"/>
              <w:rPr>
                <w:rFonts w:cs="Times New Roman"/>
                <w:color w:val="000000"/>
                <w:szCs w:val="22"/>
              </w:rPr>
            </w:pPr>
          </w:p>
        </w:tc>
        <w:tc>
          <w:tcPr>
            <w:tcW w:w="1080" w:type="dxa"/>
            <w:vAlign w:val="bottom"/>
          </w:tcPr>
          <w:p w14:paraId="4AAA2388" w14:textId="77777777" w:rsidR="00D071E4" w:rsidRPr="00D071E4" w:rsidRDefault="00D071E4" w:rsidP="00D071E4">
            <w:pPr>
              <w:tabs>
                <w:tab w:val="decimal" w:pos="875"/>
              </w:tabs>
              <w:snapToGrid w:val="0"/>
              <w:ind w:right="-97"/>
              <w:rPr>
                <w:rFonts w:cs="Times New Roman"/>
                <w:szCs w:val="22"/>
              </w:rPr>
            </w:pPr>
          </w:p>
        </w:tc>
        <w:tc>
          <w:tcPr>
            <w:tcW w:w="270" w:type="dxa"/>
          </w:tcPr>
          <w:p w14:paraId="7C21E534" w14:textId="77777777" w:rsidR="00D071E4" w:rsidRPr="00D071E4" w:rsidRDefault="00D071E4" w:rsidP="00D071E4">
            <w:pPr>
              <w:tabs>
                <w:tab w:val="decimal" w:pos="885"/>
              </w:tabs>
              <w:ind w:right="-105"/>
              <w:rPr>
                <w:rFonts w:cs="Times New Roman"/>
                <w:szCs w:val="22"/>
              </w:rPr>
            </w:pPr>
          </w:p>
        </w:tc>
        <w:tc>
          <w:tcPr>
            <w:tcW w:w="1354" w:type="dxa"/>
          </w:tcPr>
          <w:p w14:paraId="3B630310" w14:textId="5383AC2E" w:rsidR="00D071E4" w:rsidRPr="00D071E4" w:rsidRDefault="00D071E4" w:rsidP="00D071E4">
            <w:pPr>
              <w:tabs>
                <w:tab w:val="decimal" w:pos="879"/>
              </w:tabs>
              <w:ind w:right="-105"/>
              <w:rPr>
                <w:rFonts w:cs="Times New Roman"/>
                <w:color w:val="000000"/>
                <w:szCs w:val="22"/>
              </w:rPr>
            </w:pPr>
          </w:p>
        </w:tc>
        <w:tc>
          <w:tcPr>
            <w:tcW w:w="270" w:type="dxa"/>
            <w:vAlign w:val="bottom"/>
          </w:tcPr>
          <w:p w14:paraId="60794A5D" w14:textId="77777777" w:rsidR="00D071E4" w:rsidRPr="00D071E4" w:rsidRDefault="00D071E4" w:rsidP="00D071E4">
            <w:pPr>
              <w:tabs>
                <w:tab w:val="decimal" w:pos="885"/>
              </w:tabs>
              <w:ind w:right="-105"/>
              <w:rPr>
                <w:rFonts w:cs="Times New Roman"/>
                <w:szCs w:val="22"/>
              </w:rPr>
            </w:pPr>
          </w:p>
        </w:tc>
        <w:tc>
          <w:tcPr>
            <w:tcW w:w="1084" w:type="dxa"/>
            <w:vAlign w:val="bottom"/>
          </w:tcPr>
          <w:p w14:paraId="2826AB8D" w14:textId="77777777" w:rsidR="00D071E4" w:rsidRPr="00D071E4" w:rsidRDefault="00D071E4" w:rsidP="00D071E4">
            <w:pPr>
              <w:tabs>
                <w:tab w:val="decimal" w:pos="886"/>
              </w:tabs>
              <w:snapToGrid w:val="0"/>
              <w:ind w:right="-25"/>
              <w:rPr>
                <w:rFonts w:cs="Times New Roman"/>
                <w:szCs w:val="22"/>
              </w:rPr>
            </w:pPr>
          </w:p>
        </w:tc>
        <w:tc>
          <w:tcPr>
            <w:tcW w:w="270" w:type="dxa"/>
          </w:tcPr>
          <w:p w14:paraId="6E900AEC" w14:textId="77777777" w:rsidR="00D071E4" w:rsidRPr="00D071E4" w:rsidRDefault="00D071E4" w:rsidP="00D071E4">
            <w:pPr>
              <w:tabs>
                <w:tab w:val="decimal" w:pos="885"/>
              </w:tabs>
              <w:ind w:right="-105"/>
              <w:rPr>
                <w:rFonts w:cs="Times New Roman"/>
                <w:szCs w:val="22"/>
              </w:rPr>
            </w:pPr>
          </w:p>
        </w:tc>
        <w:tc>
          <w:tcPr>
            <w:tcW w:w="1256" w:type="dxa"/>
            <w:vAlign w:val="bottom"/>
          </w:tcPr>
          <w:p w14:paraId="2700039C" w14:textId="7D715359" w:rsidR="00D071E4" w:rsidRPr="00D071E4" w:rsidRDefault="00D071E4" w:rsidP="00D071E4">
            <w:pPr>
              <w:tabs>
                <w:tab w:val="decimal" w:pos="701"/>
              </w:tabs>
              <w:ind w:right="-22"/>
              <w:jc w:val="right"/>
              <w:rPr>
                <w:rFonts w:cs="Times New Roman"/>
                <w:szCs w:val="22"/>
              </w:rPr>
            </w:pPr>
          </w:p>
        </w:tc>
      </w:tr>
      <w:tr w:rsidR="00D071E4" w:rsidRPr="00D071E4" w14:paraId="62E81D93" w14:textId="77777777" w:rsidTr="00AA6956">
        <w:trPr>
          <w:trHeight w:val="60"/>
        </w:trPr>
        <w:tc>
          <w:tcPr>
            <w:tcW w:w="3780" w:type="dxa"/>
          </w:tcPr>
          <w:p w14:paraId="3452F4F4" w14:textId="0296C798" w:rsidR="00D071E4" w:rsidRPr="00EA6F3A" w:rsidRDefault="00D071E4" w:rsidP="00D071E4">
            <w:pPr>
              <w:tabs>
                <w:tab w:val="left" w:pos="162"/>
              </w:tabs>
              <w:ind w:right="1"/>
              <w:rPr>
                <w:rFonts w:cs="Times New Roman"/>
                <w:b/>
                <w:bCs/>
                <w:i/>
                <w:iCs/>
                <w:color w:val="000000"/>
                <w:szCs w:val="22"/>
              </w:rPr>
            </w:pPr>
            <w:r w:rsidRPr="009E012D">
              <w:rPr>
                <w:rFonts w:cs="Times New Roman"/>
                <w:b/>
                <w:bCs/>
                <w:i/>
                <w:iCs/>
                <w:color w:val="000000"/>
                <w:szCs w:val="22"/>
              </w:rPr>
              <w:t>Other liabilities</w:t>
            </w:r>
          </w:p>
        </w:tc>
        <w:tc>
          <w:tcPr>
            <w:tcW w:w="1080" w:type="dxa"/>
            <w:vAlign w:val="bottom"/>
          </w:tcPr>
          <w:p w14:paraId="6D8C1539" w14:textId="77777777" w:rsidR="00D071E4" w:rsidRPr="00D071E4" w:rsidRDefault="00D071E4" w:rsidP="00D071E4">
            <w:pPr>
              <w:tabs>
                <w:tab w:val="decimal" w:pos="875"/>
              </w:tabs>
              <w:ind w:right="-97"/>
              <w:rPr>
                <w:rFonts w:cs="Times New Roman"/>
                <w:color w:val="000000"/>
                <w:szCs w:val="22"/>
              </w:rPr>
            </w:pPr>
          </w:p>
        </w:tc>
        <w:tc>
          <w:tcPr>
            <w:tcW w:w="270" w:type="dxa"/>
          </w:tcPr>
          <w:p w14:paraId="32170AB8" w14:textId="77777777" w:rsidR="00D071E4" w:rsidRPr="00D071E4" w:rsidRDefault="00D071E4" w:rsidP="00D071E4">
            <w:pPr>
              <w:tabs>
                <w:tab w:val="decimal" w:pos="885"/>
              </w:tabs>
              <w:ind w:right="-105"/>
              <w:rPr>
                <w:rFonts w:cs="Times New Roman"/>
                <w:color w:val="000000"/>
                <w:szCs w:val="22"/>
              </w:rPr>
            </w:pPr>
          </w:p>
        </w:tc>
        <w:tc>
          <w:tcPr>
            <w:tcW w:w="1354" w:type="dxa"/>
          </w:tcPr>
          <w:p w14:paraId="3902F49C" w14:textId="77777777" w:rsidR="00D071E4" w:rsidRPr="00D071E4" w:rsidRDefault="00D071E4" w:rsidP="00D071E4">
            <w:pPr>
              <w:tabs>
                <w:tab w:val="decimal" w:pos="879"/>
              </w:tabs>
              <w:ind w:right="-105"/>
              <w:rPr>
                <w:rFonts w:cs="Times New Roman"/>
                <w:color w:val="000000"/>
                <w:szCs w:val="22"/>
              </w:rPr>
            </w:pPr>
          </w:p>
        </w:tc>
        <w:tc>
          <w:tcPr>
            <w:tcW w:w="270" w:type="dxa"/>
            <w:vAlign w:val="bottom"/>
          </w:tcPr>
          <w:p w14:paraId="416ECE40" w14:textId="77777777" w:rsidR="00D071E4" w:rsidRPr="00D071E4" w:rsidRDefault="00D071E4" w:rsidP="00D071E4">
            <w:pPr>
              <w:tabs>
                <w:tab w:val="decimal" w:pos="885"/>
              </w:tabs>
              <w:ind w:right="-105"/>
              <w:rPr>
                <w:rFonts w:cs="Times New Roman"/>
                <w:color w:val="000000"/>
                <w:szCs w:val="22"/>
              </w:rPr>
            </w:pPr>
          </w:p>
        </w:tc>
        <w:tc>
          <w:tcPr>
            <w:tcW w:w="1084" w:type="dxa"/>
            <w:vAlign w:val="bottom"/>
          </w:tcPr>
          <w:p w14:paraId="52EB5553" w14:textId="44B7A030" w:rsidR="00D071E4" w:rsidRPr="00D071E4" w:rsidRDefault="00D071E4" w:rsidP="00D071E4">
            <w:pPr>
              <w:tabs>
                <w:tab w:val="decimal" w:pos="886"/>
              </w:tabs>
              <w:snapToGrid w:val="0"/>
              <w:ind w:right="-25"/>
              <w:rPr>
                <w:rFonts w:cs="Times New Roman"/>
                <w:szCs w:val="22"/>
              </w:rPr>
            </w:pPr>
          </w:p>
        </w:tc>
        <w:tc>
          <w:tcPr>
            <w:tcW w:w="270" w:type="dxa"/>
          </w:tcPr>
          <w:p w14:paraId="29353675" w14:textId="77777777" w:rsidR="00D071E4" w:rsidRPr="00D071E4" w:rsidRDefault="00D071E4" w:rsidP="00D071E4">
            <w:pPr>
              <w:tabs>
                <w:tab w:val="decimal" w:pos="885"/>
              </w:tabs>
              <w:ind w:right="-105"/>
              <w:rPr>
                <w:rFonts w:cs="Times New Roman"/>
                <w:color w:val="000000"/>
                <w:szCs w:val="22"/>
              </w:rPr>
            </w:pPr>
          </w:p>
        </w:tc>
        <w:tc>
          <w:tcPr>
            <w:tcW w:w="1256" w:type="dxa"/>
            <w:vAlign w:val="bottom"/>
          </w:tcPr>
          <w:p w14:paraId="7976F028" w14:textId="77777777" w:rsidR="00D071E4" w:rsidRPr="00D071E4" w:rsidRDefault="00D071E4" w:rsidP="00D071E4">
            <w:pPr>
              <w:tabs>
                <w:tab w:val="decimal" w:pos="701"/>
              </w:tabs>
              <w:ind w:right="-22"/>
              <w:jc w:val="right"/>
              <w:rPr>
                <w:rFonts w:cs="Times New Roman"/>
                <w:szCs w:val="22"/>
              </w:rPr>
            </w:pPr>
          </w:p>
        </w:tc>
      </w:tr>
      <w:tr w:rsidR="00D071E4" w:rsidRPr="00D071E4" w14:paraId="539629A8" w14:textId="77777777" w:rsidTr="00E35042">
        <w:trPr>
          <w:trHeight w:val="137"/>
        </w:trPr>
        <w:tc>
          <w:tcPr>
            <w:tcW w:w="3780" w:type="dxa"/>
          </w:tcPr>
          <w:p w14:paraId="7DC371BB" w14:textId="4C92E62E" w:rsidR="00D071E4" w:rsidRPr="0092103F" w:rsidRDefault="00D071E4" w:rsidP="00D071E4">
            <w:pPr>
              <w:ind w:firstLine="8"/>
              <w:rPr>
                <w:rFonts w:cs="Times New Roman"/>
                <w:szCs w:val="22"/>
                <w:lang w:eastAsia="th-TH"/>
              </w:rPr>
            </w:pPr>
            <w:r w:rsidRPr="009E012D">
              <w:rPr>
                <w:rFonts w:cs="Times New Roman"/>
                <w:color w:val="000000"/>
                <w:szCs w:val="22"/>
              </w:rPr>
              <w:t>Parent company</w:t>
            </w:r>
          </w:p>
        </w:tc>
        <w:tc>
          <w:tcPr>
            <w:tcW w:w="1080" w:type="dxa"/>
          </w:tcPr>
          <w:p w14:paraId="4DEF1143" w14:textId="068D0B5E" w:rsidR="00D071E4" w:rsidRPr="00D071E4" w:rsidRDefault="00D071E4" w:rsidP="00D071E4">
            <w:pPr>
              <w:tabs>
                <w:tab w:val="decimal" w:pos="875"/>
              </w:tabs>
              <w:ind w:right="-105"/>
              <w:rPr>
                <w:rFonts w:cs="Times New Roman"/>
                <w:szCs w:val="22"/>
              </w:rPr>
            </w:pPr>
            <w:r w:rsidRPr="00AA6956">
              <w:rPr>
                <w:rFonts w:cs="Times New Roman"/>
                <w:szCs w:val="22"/>
              </w:rPr>
              <w:t>10,455</w:t>
            </w:r>
          </w:p>
        </w:tc>
        <w:tc>
          <w:tcPr>
            <w:tcW w:w="270" w:type="dxa"/>
          </w:tcPr>
          <w:p w14:paraId="67761AC5" w14:textId="77777777" w:rsidR="00D071E4" w:rsidRPr="00D071E4" w:rsidRDefault="00D071E4" w:rsidP="00D071E4">
            <w:pPr>
              <w:tabs>
                <w:tab w:val="decimal" w:pos="885"/>
              </w:tabs>
              <w:ind w:right="-105"/>
              <w:rPr>
                <w:rFonts w:cs="Times New Roman"/>
                <w:color w:val="000000"/>
                <w:szCs w:val="22"/>
              </w:rPr>
            </w:pPr>
          </w:p>
        </w:tc>
        <w:tc>
          <w:tcPr>
            <w:tcW w:w="1354" w:type="dxa"/>
          </w:tcPr>
          <w:p w14:paraId="38EDD2D4" w14:textId="61BC19AC" w:rsidR="00D071E4" w:rsidRPr="00D071E4" w:rsidRDefault="00D071E4" w:rsidP="00D071E4">
            <w:pPr>
              <w:tabs>
                <w:tab w:val="decimal" w:pos="879"/>
              </w:tabs>
              <w:ind w:right="-105"/>
              <w:rPr>
                <w:rFonts w:cs="Times New Roman"/>
                <w:color w:val="000000"/>
                <w:szCs w:val="22"/>
              </w:rPr>
            </w:pPr>
            <w:r w:rsidRPr="00D071E4">
              <w:rPr>
                <w:rFonts w:cs="Times New Roman"/>
                <w:szCs w:val="22"/>
              </w:rPr>
              <w:t>10,001</w:t>
            </w:r>
          </w:p>
        </w:tc>
        <w:tc>
          <w:tcPr>
            <w:tcW w:w="270" w:type="dxa"/>
            <w:vAlign w:val="bottom"/>
          </w:tcPr>
          <w:p w14:paraId="16BDF200" w14:textId="77777777" w:rsidR="00D071E4" w:rsidRPr="00D071E4" w:rsidRDefault="00D071E4" w:rsidP="00D071E4">
            <w:pPr>
              <w:tabs>
                <w:tab w:val="decimal" w:pos="885"/>
              </w:tabs>
              <w:ind w:right="-105"/>
              <w:rPr>
                <w:rFonts w:cs="Times New Roman"/>
                <w:color w:val="000000"/>
                <w:szCs w:val="22"/>
              </w:rPr>
            </w:pPr>
          </w:p>
        </w:tc>
        <w:tc>
          <w:tcPr>
            <w:tcW w:w="1084" w:type="dxa"/>
          </w:tcPr>
          <w:p w14:paraId="0FF99B75" w14:textId="16957BA0" w:rsidR="00D071E4" w:rsidRPr="00D071E4" w:rsidRDefault="00D071E4" w:rsidP="00D071E4">
            <w:pPr>
              <w:tabs>
                <w:tab w:val="decimal" w:pos="885"/>
              </w:tabs>
              <w:snapToGrid w:val="0"/>
              <w:ind w:right="-25"/>
              <w:rPr>
                <w:rFonts w:cs="Times New Roman"/>
                <w:szCs w:val="22"/>
              </w:rPr>
            </w:pPr>
            <w:r w:rsidRPr="00AA6956">
              <w:rPr>
                <w:rFonts w:cs="Times New Roman"/>
                <w:szCs w:val="22"/>
              </w:rPr>
              <w:t>10,455</w:t>
            </w:r>
          </w:p>
        </w:tc>
        <w:tc>
          <w:tcPr>
            <w:tcW w:w="270" w:type="dxa"/>
          </w:tcPr>
          <w:p w14:paraId="75CD867B" w14:textId="77777777" w:rsidR="00D071E4" w:rsidRPr="00D071E4" w:rsidRDefault="00D071E4" w:rsidP="00D071E4">
            <w:pPr>
              <w:tabs>
                <w:tab w:val="decimal" w:pos="885"/>
              </w:tabs>
              <w:ind w:right="-105"/>
              <w:rPr>
                <w:rFonts w:cs="Times New Roman"/>
                <w:color w:val="000000"/>
                <w:szCs w:val="22"/>
              </w:rPr>
            </w:pPr>
          </w:p>
        </w:tc>
        <w:tc>
          <w:tcPr>
            <w:tcW w:w="1256" w:type="dxa"/>
          </w:tcPr>
          <w:p w14:paraId="68AD189D" w14:textId="107BC779" w:rsidR="00D071E4" w:rsidRPr="00D071E4" w:rsidRDefault="00D071E4" w:rsidP="00D071E4">
            <w:pPr>
              <w:tabs>
                <w:tab w:val="decimal" w:pos="701"/>
              </w:tabs>
              <w:ind w:right="-22"/>
              <w:jc w:val="right"/>
              <w:rPr>
                <w:rFonts w:cs="Times New Roman"/>
                <w:szCs w:val="22"/>
              </w:rPr>
            </w:pPr>
            <w:r w:rsidRPr="00D071E4">
              <w:rPr>
                <w:rFonts w:cs="Times New Roman"/>
                <w:szCs w:val="22"/>
              </w:rPr>
              <w:t>10,001</w:t>
            </w:r>
          </w:p>
        </w:tc>
      </w:tr>
      <w:tr w:rsidR="00D071E4" w:rsidRPr="00D071E4" w14:paraId="5B0A0CD3" w14:textId="77777777" w:rsidTr="00E35042">
        <w:trPr>
          <w:trHeight w:val="137"/>
        </w:trPr>
        <w:tc>
          <w:tcPr>
            <w:tcW w:w="3780" w:type="dxa"/>
            <w:vAlign w:val="bottom"/>
          </w:tcPr>
          <w:p w14:paraId="50BE0016" w14:textId="4CD2D189" w:rsidR="00D071E4" w:rsidRPr="006456CE" w:rsidRDefault="00D071E4" w:rsidP="00D071E4">
            <w:pPr>
              <w:ind w:firstLine="8"/>
              <w:rPr>
                <w:rFonts w:cs="Times New Roman"/>
                <w:szCs w:val="22"/>
                <w:lang w:eastAsia="th-TH"/>
              </w:rPr>
            </w:pPr>
            <w:r w:rsidRPr="009E012D">
              <w:rPr>
                <w:rFonts w:cs="Times New Roman"/>
                <w:szCs w:val="22"/>
                <w:lang w:eastAsia="th-TH"/>
              </w:rPr>
              <w:t xml:space="preserve">Subsidiary </w:t>
            </w:r>
          </w:p>
        </w:tc>
        <w:tc>
          <w:tcPr>
            <w:tcW w:w="1080" w:type="dxa"/>
          </w:tcPr>
          <w:p w14:paraId="241632CC" w14:textId="42387253" w:rsidR="00D071E4" w:rsidRPr="00D071E4" w:rsidRDefault="00D071E4" w:rsidP="00D071E4">
            <w:pPr>
              <w:tabs>
                <w:tab w:val="decimal" w:pos="875"/>
              </w:tabs>
              <w:ind w:right="-105"/>
              <w:rPr>
                <w:rFonts w:cs="Times New Roman"/>
                <w:szCs w:val="22"/>
                <w:lang w:bidi="th-TH"/>
              </w:rPr>
            </w:pPr>
            <w:r w:rsidRPr="00AA6956">
              <w:rPr>
                <w:rFonts w:cs="Times New Roman"/>
                <w:szCs w:val="22"/>
                <w:cs/>
                <w:lang w:bidi="th-TH"/>
              </w:rPr>
              <w:t>-</w:t>
            </w:r>
          </w:p>
        </w:tc>
        <w:tc>
          <w:tcPr>
            <w:tcW w:w="270" w:type="dxa"/>
          </w:tcPr>
          <w:p w14:paraId="02A777AE" w14:textId="77777777" w:rsidR="00D071E4" w:rsidRPr="00D071E4" w:rsidRDefault="00D071E4" w:rsidP="00D071E4">
            <w:pPr>
              <w:tabs>
                <w:tab w:val="decimal" w:pos="885"/>
              </w:tabs>
              <w:ind w:right="-105"/>
              <w:rPr>
                <w:rFonts w:cs="Times New Roman"/>
                <w:color w:val="000000"/>
                <w:szCs w:val="22"/>
              </w:rPr>
            </w:pPr>
          </w:p>
        </w:tc>
        <w:tc>
          <w:tcPr>
            <w:tcW w:w="1354" w:type="dxa"/>
          </w:tcPr>
          <w:p w14:paraId="6DA71132" w14:textId="7E55021C" w:rsidR="00D071E4" w:rsidRPr="00D071E4" w:rsidRDefault="00D071E4" w:rsidP="00D071E4">
            <w:pPr>
              <w:tabs>
                <w:tab w:val="decimal" w:pos="879"/>
              </w:tabs>
              <w:ind w:right="-105"/>
              <w:rPr>
                <w:rFonts w:cs="Times New Roman"/>
                <w:color w:val="000000"/>
                <w:szCs w:val="22"/>
              </w:rPr>
            </w:pPr>
            <w:r w:rsidRPr="00D071E4">
              <w:rPr>
                <w:rFonts w:cs="Times New Roman"/>
                <w:szCs w:val="22"/>
              </w:rPr>
              <w:t>-</w:t>
            </w:r>
          </w:p>
        </w:tc>
        <w:tc>
          <w:tcPr>
            <w:tcW w:w="270" w:type="dxa"/>
            <w:vAlign w:val="bottom"/>
          </w:tcPr>
          <w:p w14:paraId="3D4B93D7" w14:textId="77777777" w:rsidR="00D071E4" w:rsidRPr="00D071E4" w:rsidRDefault="00D071E4" w:rsidP="00D071E4">
            <w:pPr>
              <w:tabs>
                <w:tab w:val="decimal" w:pos="885"/>
              </w:tabs>
              <w:ind w:right="-105"/>
              <w:rPr>
                <w:rFonts w:cs="Times New Roman"/>
                <w:color w:val="000000"/>
                <w:szCs w:val="22"/>
              </w:rPr>
            </w:pPr>
          </w:p>
        </w:tc>
        <w:tc>
          <w:tcPr>
            <w:tcW w:w="1084" w:type="dxa"/>
          </w:tcPr>
          <w:p w14:paraId="1773866F" w14:textId="7FB45960" w:rsidR="00D071E4" w:rsidRPr="00D071E4" w:rsidRDefault="00D071E4" w:rsidP="00D071E4">
            <w:pPr>
              <w:tabs>
                <w:tab w:val="decimal" w:pos="885"/>
              </w:tabs>
              <w:snapToGrid w:val="0"/>
              <w:ind w:right="-25"/>
              <w:rPr>
                <w:rFonts w:cs="Times New Roman"/>
                <w:szCs w:val="22"/>
              </w:rPr>
            </w:pPr>
            <w:r w:rsidRPr="00AA6956">
              <w:rPr>
                <w:rFonts w:cs="Times New Roman"/>
                <w:szCs w:val="22"/>
              </w:rPr>
              <w:t>15,389</w:t>
            </w:r>
          </w:p>
        </w:tc>
        <w:tc>
          <w:tcPr>
            <w:tcW w:w="270" w:type="dxa"/>
          </w:tcPr>
          <w:p w14:paraId="45F9164F" w14:textId="77777777" w:rsidR="00D071E4" w:rsidRPr="00D071E4" w:rsidRDefault="00D071E4" w:rsidP="00D071E4">
            <w:pPr>
              <w:tabs>
                <w:tab w:val="decimal" w:pos="885"/>
              </w:tabs>
              <w:ind w:right="-105"/>
              <w:rPr>
                <w:rFonts w:cs="Times New Roman"/>
                <w:color w:val="000000"/>
                <w:szCs w:val="22"/>
              </w:rPr>
            </w:pPr>
          </w:p>
        </w:tc>
        <w:tc>
          <w:tcPr>
            <w:tcW w:w="1256" w:type="dxa"/>
          </w:tcPr>
          <w:p w14:paraId="7FD9A133" w14:textId="1E806398" w:rsidR="00D071E4" w:rsidRPr="00D071E4" w:rsidRDefault="00D071E4" w:rsidP="00D071E4">
            <w:pPr>
              <w:tabs>
                <w:tab w:val="decimal" w:pos="701"/>
              </w:tabs>
              <w:ind w:right="-22"/>
              <w:jc w:val="right"/>
              <w:rPr>
                <w:rFonts w:cs="Times New Roman"/>
                <w:szCs w:val="22"/>
              </w:rPr>
            </w:pPr>
            <w:r w:rsidRPr="00D071E4">
              <w:rPr>
                <w:rFonts w:cs="Times New Roman"/>
                <w:szCs w:val="22"/>
              </w:rPr>
              <w:t>33,570</w:t>
            </w:r>
          </w:p>
        </w:tc>
      </w:tr>
      <w:tr w:rsidR="00D071E4" w:rsidRPr="00D071E4" w14:paraId="34D72E6D" w14:textId="77777777" w:rsidTr="00E35042">
        <w:trPr>
          <w:trHeight w:val="137"/>
        </w:trPr>
        <w:tc>
          <w:tcPr>
            <w:tcW w:w="3780" w:type="dxa"/>
            <w:vAlign w:val="bottom"/>
          </w:tcPr>
          <w:p w14:paraId="2B9AD8B0" w14:textId="13E5889D" w:rsidR="00D071E4" w:rsidRPr="006456CE" w:rsidRDefault="00D071E4" w:rsidP="00D071E4">
            <w:pPr>
              <w:tabs>
                <w:tab w:val="decimal" w:pos="885"/>
              </w:tabs>
              <w:ind w:right="-105"/>
              <w:rPr>
                <w:szCs w:val="22"/>
              </w:rPr>
            </w:pPr>
            <w:r w:rsidRPr="009E012D">
              <w:rPr>
                <w:szCs w:val="22"/>
              </w:rPr>
              <w:t>Other related parties</w:t>
            </w:r>
          </w:p>
        </w:tc>
        <w:tc>
          <w:tcPr>
            <w:tcW w:w="1080" w:type="dxa"/>
          </w:tcPr>
          <w:p w14:paraId="6E77B033" w14:textId="6841F76A" w:rsidR="00D071E4" w:rsidRPr="00D071E4" w:rsidRDefault="00D071E4" w:rsidP="00D071E4">
            <w:pPr>
              <w:tabs>
                <w:tab w:val="decimal" w:pos="875"/>
              </w:tabs>
              <w:ind w:right="-105"/>
              <w:rPr>
                <w:rFonts w:cs="Times New Roman"/>
                <w:szCs w:val="22"/>
              </w:rPr>
            </w:pPr>
            <w:r w:rsidRPr="00AA6956">
              <w:rPr>
                <w:rFonts w:cs="Times New Roman"/>
                <w:szCs w:val="22"/>
              </w:rPr>
              <w:t>8,027</w:t>
            </w:r>
          </w:p>
        </w:tc>
        <w:tc>
          <w:tcPr>
            <w:tcW w:w="270" w:type="dxa"/>
          </w:tcPr>
          <w:p w14:paraId="00AF93AF" w14:textId="77777777" w:rsidR="00D071E4" w:rsidRPr="00D071E4" w:rsidRDefault="00D071E4" w:rsidP="00D071E4">
            <w:pPr>
              <w:tabs>
                <w:tab w:val="decimal" w:pos="885"/>
              </w:tabs>
              <w:ind w:right="-105"/>
              <w:rPr>
                <w:rFonts w:cs="Times New Roman"/>
                <w:color w:val="000000"/>
                <w:szCs w:val="22"/>
              </w:rPr>
            </w:pPr>
          </w:p>
        </w:tc>
        <w:tc>
          <w:tcPr>
            <w:tcW w:w="1354" w:type="dxa"/>
          </w:tcPr>
          <w:p w14:paraId="6AC15D7D" w14:textId="6F7A8B22" w:rsidR="00D071E4" w:rsidRPr="00D071E4" w:rsidRDefault="00D071E4" w:rsidP="00D071E4">
            <w:pPr>
              <w:tabs>
                <w:tab w:val="decimal" w:pos="879"/>
              </w:tabs>
              <w:ind w:right="-105"/>
              <w:rPr>
                <w:rFonts w:cs="Times New Roman"/>
                <w:color w:val="000000"/>
                <w:szCs w:val="22"/>
              </w:rPr>
            </w:pPr>
            <w:r w:rsidRPr="00D071E4">
              <w:rPr>
                <w:rFonts w:cs="Times New Roman"/>
                <w:szCs w:val="22"/>
              </w:rPr>
              <w:t>10,020</w:t>
            </w:r>
          </w:p>
        </w:tc>
        <w:tc>
          <w:tcPr>
            <w:tcW w:w="270" w:type="dxa"/>
            <w:vAlign w:val="bottom"/>
          </w:tcPr>
          <w:p w14:paraId="172C781A" w14:textId="77777777" w:rsidR="00D071E4" w:rsidRPr="00D071E4" w:rsidRDefault="00D071E4" w:rsidP="00D071E4">
            <w:pPr>
              <w:tabs>
                <w:tab w:val="decimal" w:pos="885"/>
              </w:tabs>
              <w:ind w:right="-105"/>
              <w:rPr>
                <w:rFonts w:cs="Times New Roman"/>
                <w:color w:val="000000"/>
                <w:szCs w:val="22"/>
              </w:rPr>
            </w:pPr>
          </w:p>
        </w:tc>
        <w:tc>
          <w:tcPr>
            <w:tcW w:w="1084" w:type="dxa"/>
          </w:tcPr>
          <w:p w14:paraId="20084DC5" w14:textId="44D5B72E" w:rsidR="00D071E4" w:rsidRPr="00D071E4" w:rsidRDefault="00D071E4" w:rsidP="00D071E4">
            <w:pPr>
              <w:tabs>
                <w:tab w:val="decimal" w:pos="885"/>
              </w:tabs>
              <w:snapToGrid w:val="0"/>
              <w:ind w:right="-25"/>
              <w:rPr>
                <w:rFonts w:cs="Times New Roman"/>
                <w:szCs w:val="22"/>
              </w:rPr>
            </w:pPr>
            <w:r w:rsidRPr="00AA6956">
              <w:rPr>
                <w:rFonts w:cs="Times New Roman"/>
                <w:szCs w:val="22"/>
              </w:rPr>
              <w:t>8,027</w:t>
            </w:r>
          </w:p>
        </w:tc>
        <w:tc>
          <w:tcPr>
            <w:tcW w:w="270" w:type="dxa"/>
          </w:tcPr>
          <w:p w14:paraId="799C4D9D" w14:textId="77777777" w:rsidR="00D071E4" w:rsidRPr="00D071E4" w:rsidRDefault="00D071E4" w:rsidP="00D071E4">
            <w:pPr>
              <w:tabs>
                <w:tab w:val="decimal" w:pos="885"/>
              </w:tabs>
              <w:ind w:right="-105"/>
              <w:rPr>
                <w:rFonts w:cs="Times New Roman"/>
                <w:color w:val="000000"/>
                <w:szCs w:val="22"/>
              </w:rPr>
            </w:pPr>
          </w:p>
        </w:tc>
        <w:tc>
          <w:tcPr>
            <w:tcW w:w="1256" w:type="dxa"/>
          </w:tcPr>
          <w:p w14:paraId="7C5A7213" w14:textId="5924909F" w:rsidR="00D071E4" w:rsidRPr="00D071E4" w:rsidRDefault="00D071E4" w:rsidP="00D071E4">
            <w:pPr>
              <w:tabs>
                <w:tab w:val="decimal" w:pos="701"/>
              </w:tabs>
              <w:ind w:right="-22"/>
              <w:jc w:val="right"/>
              <w:rPr>
                <w:rFonts w:cs="Times New Roman"/>
                <w:szCs w:val="22"/>
              </w:rPr>
            </w:pPr>
            <w:r w:rsidRPr="00D071E4">
              <w:rPr>
                <w:rFonts w:cs="Times New Roman"/>
                <w:szCs w:val="22"/>
              </w:rPr>
              <w:t>10,020</w:t>
            </w:r>
          </w:p>
        </w:tc>
      </w:tr>
      <w:tr w:rsidR="00D071E4" w:rsidRPr="00D071E4" w14:paraId="212C2781" w14:textId="77777777" w:rsidTr="00E35042">
        <w:trPr>
          <w:trHeight w:val="137"/>
        </w:trPr>
        <w:tc>
          <w:tcPr>
            <w:tcW w:w="3780" w:type="dxa"/>
          </w:tcPr>
          <w:p w14:paraId="15164E0C" w14:textId="725533F0" w:rsidR="00D071E4" w:rsidRPr="009E012D" w:rsidRDefault="00D071E4" w:rsidP="00D071E4">
            <w:pPr>
              <w:tabs>
                <w:tab w:val="decimal" w:pos="885"/>
              </w:tabs>
              <w:ind w:right="-105"/>
              <w:rPr>
                <w:rFonts w:cs="Times New Roman"/>
                <w:szCs w:val="22"/>
                <w:lang w:eastAsia="th-TH"/>
              </w:rPr>
            </w:pPr>
            <w:r w:rsidRPr="009E012D">
              <w:rPr>
                <w:color w:val="000000"/>
                <w:szCs w:val="22"/>
              </w:rPr>
              <w:t>Key management personnel of the Bank</w:t>
            </w:r>
          </w:p>
        </w:tc>
        <w:tc>
          <w:tcPr>
            <w:tcW w:w="1080" w:type="dxa"/>
          </w:tcPr>
          <w:p w14:paraId="13BCD936" w14:textId="45BD9DB6" w:rsidR="00D071E4" w:rsidRPr="00D071E4" w:rsidRDefault="00D071E4" w:rsidP="00D071E4">
            <w:pPr>
              <w:tabs>
                <w:tab w:val="decimal" w:pos="875"/>
              </w:tabs>
              <w:ind w:right="-105"/>
              <w:rPr>
                <w:rFonts w:cs="Times New Roman"/>
                <w:szCs w:val="22"/>
              </w:rPr>
            </w:pPr>
            <w:r w:rsidRPr="00AA6956">
              <w:rPr>
                <w:rFonts w:cs="Times New Roman"/>
                <w:szCs w:val="22"/>
              </w:rPr>
              <w:t>925</w:t>
            </w:r>
          </w:p>
        </w:tc>
        <w:tc>
          <w:tcPr>
            <w:tcW w:w="270" w:type="dxa"/>
          </w:tcPr>
          <w:p w14:paraId="4EE59E98" w14:textId="77777777" w:rsidR="00D071E4" w:rsidRPr="00D071E4" w:rsidRDefault="00D071E4" w:rsidP="00D071E4">
            <w:pPr>
              <w:tabs>
                <w:tab w:val="decimal" w:pos="885"/>
              </w:tabs>
              <w:ind w:right="-105"/>
              <w:rPr>
                <w:rFonts w:cs="Times New Roman"/>
                <w:color w:val="000000"/>
                <w:szCs w:val="22"/>
              </w:rPr>
            </w:pPr>
          </w:p>
        </w:tc>
        <w:tc>
          <w:tcPr>
            <w:tcW w:w="1354" w:type="dxa"/>
          </w:tcPr>
          <w:p w14:paraId="5A020CFA" w14:textId="53912620" w:rsidR="00D071E4" w:rsidRPr="00D071E4" w:rsidRDefault="00D071E4" w:rsidP="00D071E4">
            <w:pPr>
              <w:tabs>
                <w:tab w:val="decimal" w:pos="879"/>
              </w:tabs>
              <w:ind w:right="-105"/>
              <w:rPr>
                <w:rFonts w:cs="Times New Roman"/>
                <w:szCs w:val="22"/>
              </w:rPr>
            </w:pPr>
            <w:r w:rsidRPr="00D071E4">
              <w:rPr>
                <w:rFonts w:cs="Times New Roman"/>
                <w:szCs w:val="22"/>
              </w:rPr>
              <w:t>704</w:t>
            </w:r>
          </w:p>
        </w:tc>
        <w:tc>
          <w:tcPr>
            <w:tcW w:w="270" w:type="dxa"/>
            <w:vAlign w:val="bottom"/>
          </w:tcPr>
          <w:p w14:paraId="1BB8B1E8" w14:textId="77777777" w:rsidR="00D071E4" w:rsidRPr="00D071E4" w:rsidRDefault="00D071E4" w:rsidP="00D071E4">
            <w:pPr>
              <w:tabs>
                <w:tab w:val="decimal" w:pos="885"/>
              </w:tabs>
              <w:ind w:right="-105"/>
              <w:rPr>
                <w:rFonts w:cs="Times New Roman"/>
                <w:color w:val="000000"/>
                <w:szCs w:val="22"/>
              </w:rPr>
            </w:pPr>
          </w:p>
        </w:tc>
        <w:tc>
          <w:tcPr>
            <w:tcW w:w="1084" w:type="dxa"/>
          </w:tcPr>
          <w:p w14:paraId="178DD804" w14:textId="55E12A90" w:rsidR="00D071E4" w:rsidRPr="00D071E4" w:rsidRDefault="00D071E4" w:rsidP="00D071E4">
            <w:pPr>
              <w:tabs>
                <w:tab w:val="decimal" w:pos="885"/>
              </w:tabs>
              <w:snapToGrid w:val="0"/>
              <w:ind w:right="-25"/>
              <w:rPr>
                <w:rFonts w:cs="Times New Roman"/>
                <w:szCs w:val="22"/>
              </w:rPr>
            </w:pPr>
            <w:r w:rsidRPr="00AA6956">
              <w:rPr>
                <w:rFonts w:cs="Times New Roman"/>
                <w:szCs w:val="22"/>
              </w:rPr>
              <w:t>925</w:t>
            </w:r>
          </w:p>
        </w:tc>
        <w:tc>
          <w:tcPr>
            <w:tcW w:w="270" w:type="dxa"/>
          </w:tcPr>
          <w:p w14:paraId="37A4D6EA" w14:textId="77777777" w:rsidR="00D071E4" w:rsidRPr="00D071E4" w:rsidRDefault="00D071E4" w:rsidP="00D071E4">
            <w:pPr>
              <w:tabs>
                <w:tab w:val="decimal" w:pos="885"/>
              </w:tabs>
              <w:ind w:right="-105"/>
              <w:rPr>
                <w:rFonts w:cs="Times New Roman"/>
                <w:color w:val="000000"/>
                <w:szCs w:val="22"/>
              </w:rPr>
            </w:pPr>
          </w:p>
        </w:tc>
        <w:tc>
          <w:tcPr>
            <w:tcW w:w="1256" w:type="dxa"/>
          </w:tcPr>
          <w:p w14:paraId="49D59118" w14:textId="566BC022" w:rsidR="00D071E4" w:rsidRPr="00D071E4" w:rsidRDefault="00D071E4" w:rsidP="00D071E4">
            <w:pPr>
              <w:tabs>
                <w:tab w:val="decimal" w:pos="701"/>
              </w:tabs>
              <w:ind w:right="-22"/>
              <w:jc w:val="right"/>
              <w:rPr>
                <w:rFonts w:cs="Times New Roman"/>
                <w:szCs w:val="22"/>
              </w:rPr>
            </w:pPr>
            <w:r w:rsidRPr="00D071E4">
              <w:rPr>
                <w:rFonts w:cs="Times New Roman"/>
                <w:szCs w:val="22"/>
              </w:rPr>
              <w:t>704</w:t>
            </w:r>
          </w:p>
        </w:tc>
      </w:tr>
    </w:tbl>
    <w:p w14:paraId="483549A1" w14:textId="16DB21D2" w:rsidR="00171CFC" w:rsidRPr="0012708E" w:rsidRDefault="00D501F0" w:rsidP="0093239C">
      <w:pPr>
        <w:pStyle w:val="block"/>
        <w:spacing w:after="0"/>
        <w:ind w:left="540"/>
        <w:jc w:val="both"/>
        <w:rPr>
          <w:rFonts w:cs="Times New Roman"/>
          <w:szCs w:val="28"/>
          <w:lang w:val="en-US" w:bidi="th-TH"/>
        </w:rPr>
      </w:pPr>
      <w:r w:rsidRPr="0012708E">
        <w:rPr>
          <w:rFonts w:cs="Times New Roman"/>
          <w:szCs w:val="22"/>
          <w:lang w:val="en-GB"/>
        </w:rPr>
        <w:t xml:space="preserve">As at </w:t>
      </w:r>
      <w:r w:rsidR="00B51A3B">
        <w:rPr>
          <w:rFonts w:cs="Times New Roman"/>
          <w:szCs w:val="22"/>
          <w:lang w:val="en-GB"/>
        </w:rPr>
        <w:t>3</w:t>
      </w:r>
      <w:r w:rsidR="00E35042">
        <w:rPr>
          <w:rFonts w:cs="Times New Roman"/>
          <w:szCs w:val="22"/>
          <w:lang w:val="en-GB"/>
        </w:rPr>
        <w:t xml:space="preserve">0 June </w:t>
      </w:r>
      <w:r w:rsidR="004444DB" w:rsidRPr="0012708E">
        <w:rPr>
          <w:rFonts w:cs="Times New Roman"/>
          <w:szCs w:val="22"/>
          <w:lang w:val="en-GB"/>
        </w:rPr>
        <w:t>202</w:t>
      </w:r>
      <w:r w:rsidR="00E35042">
        <w:rPr>
          <w:rFonts w:cs="Times New Roman"/>
          <w:szCs w:val="22"/>
          <w:lang w:val="en-GB"/>
        </w:rPr>
        <w:t>5</w:t>
      </w:r>
      <w:r w:rsidRPr="0012708E">
        <w:rPr>
          <w:rFonts w:cs="Times New Roman"/>
          <w:szCs w:val="22"/>
          <w:lang w:val="en-GB"/>
        </w:rPr>
        <w:t xml:space="preserve">, the Bank’s debt issued and borrowings from the </w:t>
      </w:r>
      <w:r w:rsidR="00FD07DB">
        <w:rPr>
          <w:rFonts w:cs="Times New Roman"/>
          <w:szCs w:val="22"/>
          <w:lang w:val="en-GB"/>
        </w:rPr>
        <w:t>p</w:t>
      </w:r>
      <w:r w:rsidRPr="0012708E">
        <w:rPr>
          <w:rFonts w:cs="Times New Roman"/>
          <w:szCs w:val="22"/>
          <w:lang w:val="en-GB"/>
        </w:rPr>
        <w:t>arent</w:t>
      </w:r>
      <w:r w:rsidR="00401ED9">
        <w:rPr>
          <w:rFonts w:cs="Times New Roman"/>
          <w:szCs w:val="22"/>
          <w:lang w:val="en-GB"/>
        </w:rPr>
        <w:t xml:space="preserve"> </w:t>
      </w:r>
      <w:r w:rsidR="00A2571C">
        <w:rPr>
          <w:rFonts w:cs="Times New Roman"/>
          <w:color w:val="000000"/>
          <w:szCs w:val="22"/>
        </w:rPr>
        <w:t xml:space="preserve">company </w:t>
      </w:r>
      <w:r w:rsidRPr="0012708E">
        <w:rPr>
          <w:rFonts w:cs="Times New Roman"/>
          <w:szCs w:val="22"/>
          <w:lang w:val="en-GB"/>
        </w:rPr>
        <w:t xml:space="preserve">and </w:t>
      </w:r>
      <w:r w:rsidR="00A2571C">
        <w:rPr>
          <w:rFonts w:cs="Times New Roman"/>
          <w:szCs w:val="22"/>
          <w:lang w:val="en-GB"/>
        </w:rPr>
        <w:t>other related party</w:t>
      </w:r>
      <w:r w:rsidRPr="0012708E">
        <w:rPr>
          <w:rFonts w:cs="Times New Roman"/>
          <w:szCs w:val="22"/>
          <w:lang w:val="en-GB"/>
        </w:rPr>
        <w:t xml:space="preserve"> ha</w:t>
      </w:r>
      <w:r w:rsidR="00FD07DB">
        <w:rPr>
          <w:rFonts w:cs="Times New Roman"/>
          <w:szCs w:val="22"/>
          <w:lang w:val="en-GB"/>
        </w:rPr>
        <w:t>ve</w:t>
      </w:r>
      <w:r w:rsidRPr="0012708E">
        <w:rPr>
          <w:rFonts w:cs="Times New Roman"/>
          <w:szCs w:val="22"/>
          <w:lang w:val="en-GB"/>
        </w:rPr>
        <w:t xml:space="preserve"> </w:t>
      </w:r>
      <w:r w:rsidR="00AF687E" w:rsidRPr="0012708E">
        <w:rPr>
          <w:rFonts w:cs="Times New Roman"/>
          <w:szCs w:val="22"/>
          <w:lang w:val="en-GB"/>
        </w:rPr>
        <w:t>t</w:t>
      </w:r>
      <w:r w:rsidRPr="0012708E">
        <w:rPr>
          <w:rFonts w:cs="Times New Roman"/>
          <w:szCs w:val="22"/>
          <w:lang w:val="en-GB"/>
        </w:rPr>
        <w:t xml:space="preserve">he </w:t>
      </w:r>
      <w:r w:rsidR="00CF7158" w:rsidRPr="0012708E">
        <w:rPr>
          <w:rFonts w:cs="Times New Roman"/>
          <w:szCs w:val="22"/>
          <w:lang w:val="en-GB"/>
        </w:rPr>
        <w:t>par</w:t>
      </w:r>
      <w:r w:rsidR="00BF0E2A" w:rsidRPr="0012708E">
        <w:rPr>
          <w:rFonts w:cs="Times New Roman"/>
          <w:szCs w:val="22"/>
          <w:lang w:val="en-GB"/>
        </w:rPr>
        <w:t xml:space="preserve"> value</w:t>
      </w:r>
      <w:r w:rsidRPr="0012708E">
        <w:rPr>
          <w:rFonts w:cs="Times New Roman"/>
          <w:szCs w:val="22"/>
          <w:lang w:val="en-GB"/>
        </w:rPr>
        <w:t xml:space="preserve"> </w:t>
      </w:r>
      <w:r w:rsidR="00BE5D2F">
        <w:rPr>
          <w:rFonts w:cs="Times New Roman"/>
          <w:szCs w:val="22"/>
          <w:lang w:val="en-GB"/>
        </w:rPr>
        <w:t>at</w:t>
      </w:r>
      <w:r w:rsidRPr="0012708E">
        <w:rPr>
          <w:rFonts w:cs="Times New Roman"/>
          <w:szCs w:val="22"/>
          <w:lang w:val="en-GB"/>
        </w:rPr>
        <w:t xml:space="preserve"> Ba</w:t>
      </w:r>
      <w:r w:rsidRPr="00E21647">
        <w:rPr>
          <w:rFonts w:cs="Times New Roman"/>
          <w:szCs w:val="22"/>
          <w:lang w:val="en-GB"/>
        </w:rPr>
        <w:t xml:space="preserve">ht </w:t>
      </w:r>
      <w:r w:rsidR="00705EDC">
        <w:rPr>
          <w:rFonts w:cs="Times New Roman"/>
          <w:szCs w:val="22"/>
          <w:lang w:val="en-GB"/>
        </w:rPr>
        <w:t>2,850</w:t>
      </w:r>
      <w:r w:rsidR="00E21647" w:rsidRPr="0012708E">
        <w:rPr>
          <w:rFonts w:cs="Times New Roman"/>
          <w:szCs w:val="22"/>
          <w:lang w:val="en-GB"/>
        </w:rPr>
        <w:t xml:space="preserve"> </w:t>
      </w:r>
      <w:r w:rsidRPr="0012708E">
        <w:rPr>
          <w:rFonts w:cs="Times New Roman"/>
          <w:szCs w:val="22"/>
          <w:lang w:val="en-GB"/>
        </w:rPr>
        <w:t xml:space="preserve">million </w:t>
      </w:r>
      <w:r w:rsidR="00AF687E" w:rsidRPr="0012708E">
        <w:rPr>
          <w:rFonts w:cs="Times New Roman"/>
          <w:i/>
          <w:iCs/>
          <w:szCs w:val="22"/>
          <w:lang w:val="en-GB"/>
        </w:rPr>
        <w:t>(</w:t>
      </w:r>
      <w:r w:rsidR="00E35042">
        <w:rPr>
          <w:rFonts w:cs="Times New Roman"/>
          <w:i/>
          <w:iCs/>
          <w:szCs w:val="22"/>
          <w:lang w:val="en-GB"/>
        </w:rPr>
        <w:t xml:space="preserve">31 December </w:t>
      </w:r>
      <w:r w:rsidR="00AF687E" w:rsidRPr="0012708E">
        <w:rPr>
          <w:rFonts w:cs="Times New Roman"/>
          <w:i/>
          <w:iCs/>
          <w:szCs w:val="22"/>
          <w:lang w:val="en-GB"/>
        </w:rPr>
        <w:t>202</w:t>
      </w:r>
      <w:r w:rsidR="00E35042">
        <w:rPr>
          <w:rFonts w:cs="Times New Roman"/>
          <w:i/>
          <w:iCs/>
          <w:szCs w:val="22"/>
          <w:lang w:val="en-GB"/>
        </w:rPr>
        <w:t>4</w:t>
      </w:r>
      <w:r w:rsidR="00AF687E" w:rsidRPr="0012708E">
        <w:rPr>
          <w:rFonts w:cs="Times New Roman"/>
          <w:i/>
          <w:iCs/>
          <w:szCs w:val="22"/>
          <w:lang w:val="en-GB"/>
        </w:rPr>
        <w:t xml:space="preserve">: </w:t>
      </w:r>
      <w:r w:rsidR="004444DB" w:rsidRPr="0012708E">
        <w:rPr>
          <w:rFonts w:cs="Times New Roman"/>
          <w:i/>
          <w:iCs/>
          <w:szCs w:val="22"/>
          <w:lang w:val="en-GB"/>
        </w:rPr>
        <w:t xml:space="preserve">Baht </w:t>
      </w:r>
      <w:r w:rsidR="00A21005">
        <w:rPr>
          <w:rFonts w:cs="Times New Roman"/>
          <w:i/>
          <w:iCs/>
          <w:szCs w:val="22"/>
          <w:lang w:val="en-GB"/>
        </w:rPr>
        <w:t>2,850</w:t>
      </w:r>
      <w:r w:rsidR="004444DB" w:rsidRPr="0012708E">
        <w:rPr>
          <w:rFonts w:cs="Times New Roman"/>
          <w:i/>
          <w:iCs/>
          <w:szCs w:val="22"/>
          <w:lang w:val="en-GB"/>
        </w:rPr>
        <w:t xml:space="preserve"> million</w:t>
      </w:r>
      <w:r w:rsidR="00AF687E" w:rsidRPr="0012708E">
        <w:rPr>
          <w:rFonts w:cs="Times New Roman"/>
          <w:i/>
          <w:iCs/>
          <w:szCs w:val="22"/>
          <w:lang w:val="en-GB"/>
        </w:rPr>
        <w:t>).</w:t>
      </w:r>
      <w:r w:rsidR="00AF687E" w:rsidRPr="0012708E">
        <w:rPr>
          <w:rFonts w:cs="Times New Roman"/>
          <w:szCs w:val="22"/>
          <w:lang w:val="en-GB"/>
        </w:rPr>
        <w:t xml:space="preserve"> </w:t>
      </w:r>
      <w:r w:rsidR="00426387" w:rsidRPr="0012708E">
        <w:rPr>
          <w:rFonts w:cs="Times New Roman"/>
          <w:szCs w:val="22"/>
          <w:lang w:val="en-GB"/>
        </w:rPr>
        <w:t>Key t</w:t>
      </w:r>
      <w:r w:rsidRPr="0012708E">
        <w:rPr>
          <w:rFonts w:cs="Times New Roman"/>
          <w:szCs w:val="22"/>
          <w:lang w:val="en-GB"/>
        </w:rPr>
        <w:t>erm</w:t>
      </w:r>
      <w:r w:rsidR="00E13C6F" w:rsidRPr="0012708E">
        <w:rPr>
          <w:rFonts w:cs="Times New Roman"/>
          <w:szCs w:val="22"/>
          <w:lang w:val="en-GB"/>
        </w:rPr>
        <w:t>s</w:t>
      </w:r>
      <w:r w:rsidRPr="0012708E">
        <w:rPr>
          <w:rFonts w:cs="Times New Roman"/>
          <w:szCs w:val="22"/>
          <w:lang w:val="en-GB"/>
        </w:rPr>
        <w:t xml:space="preserve"> and condition</w:t>
      </w:r>
      <w:r w:rsidR="00E13C6F" w:rsidRPr="0012708E">
        <w:rPr>
          <w:rFonts w:cs="Times New Roman"/>
          <w:szCs w:val="22"/>
          <w:lang w:val="en-GB"/>
        </w:rPr>
        <w:t>s</w:t>
      </w:r>
      <w:r w:rsidRPr="0012708E">
        <w:rPr>
          <w:rFonts w:cs="Times New Roman"/>
          <w:szCs w:val="22"/>
          <w:lang w:val="en-GB"/>
        </w:rPr>
        <w:t xml:space="preserve"> were disclosed in note 2</w:t>
      </w:r>
      <w:r w:rsidR="005304D3">
        <w:rPr>
          <w:rFonts w:cs="Times New Roman"/>
          <w:szCs w:val="22"/>
          <w:lang w:val="en-GB"/>
        </w:rPr>
        <w:t>1</w:t>
      </w:r>
      <w:r w:rsidRPr="0012708E">
        <w:rPr>
          <w:rFonts w:cs="Times New Roman"/>
          <w:szCs w:val="22"/>
          <w:lang w:val="en-GB"/>
        </w:rPr>
        <w:t>.</w:t>
      </w:r>
    </w:p>
    <w:p w14:paraId="330FD6A8" w14:textId="77777777" w:rsidR="00E35042" w:rsidRDefault="00E35042" w:rsidP="0093239C">
      <w:pPr>
        <w:pStyle w:val="block"/>
        <w:spacing w:after="0"/>
        <w:ind w:left="540"/>
        <w:jc w:val="both"/>
        <w:rPr>
          <w:rFonts w:cs="Times New Roman"/>
          <w:b/>
          <w:bCs/>
          <w:i/>
          <w:iCs/>
          <w:szCs w:val="22"/>
          <w:lang w:val="en-GB"/>
        </w:rPr>
      </w:pPr>
    </w:p>
    <w:p w14:paraId="540222E6" w14:textId="4ED7421B" w:rsidR="001B0A5F" w:rsidRPr="00EC65EE" w:rsidRDefault="001B0A5F" w:rsidP="0093239C">
      <w:pPr>
        <w:pStyle w:val="block"/>
        <w:spacing w:after="0"/>
        <w:ind w:left="540"/>
        <w:jc w:val="both"/>
        <w:rPr>
          <w:rFonts w:cs="Times New Roman"/>
          <w:b/>
          <w:bCs/>
          <w:i/>
          <w:iCs/>
          <w:szCs w:val="28"/>
          <w:lang w:val="en-GB" w:bidi="th-TH"/>
        </w:rPr>
      </w:pPr>
      <w:r w:rsidRPr="00F05A8A">
        <w:rPr>
          <w:rFonts w:cs="Times New Roman"/>
          <w:b/>
          <w:bCs/>
          <w:i/>
          <w:iCs/>
          <w:szCs w:val="22"/>
          <w:lang w:val="en-GB"/>
        </w:rPr>
        <w:t>Significant</w:t>
      </w:r>
      <w:r w:rsidRPr="00F05A8A">
        <w:rPr>
          <w:rFonts w:cs="Times New Roman"/>
          <w:b/>
          <w:bCs/>
          <w:i/>
          <w:iCs/>
          <w:szCs w:val="28"/>
          <w:lang w:val="en-GB" w:bidi="th-TH"/>
        </w:rPr>
        <w:t xml:space="preserve"> agreements with related parties</w:t>
      </w:r>
    </w:p>
    <w:p w14:paraId="1DCBA3BF" w14:textId="77777777" w:rsidR="000B1E6F" w:rsidRDefault="000B1E6F" w:rsidP="0093239C">
      <w:pPr>
        <w:pStyle w:val="block"/>
        <w:spacing w:after="0"/>
        <w:ind w:left="540"/>
        <w:jc w:val="both"/>
        <w:rPr>
          <w:rFonts w:cs="Times New Roman"/>
          <w:szCs w:val="28"/>
          <w:lang w:val="en-GB" w:bidi="th-TH"/>
        </w:rPr>
      </w:pPr>
    </w:p>
    <w:p w14:paraId="4C347726" w14:textId="3CC8C6FF" w:rsidR="00BE49A7" w:rsidRDefault="001F4E99" w:rsidP="0093239C">
      <w:pPr>
        <w:pStyle w:val="block"/>
        <w:spacing w:after="0"/>
        <w:ind w:left="540"/>
        <w:jc w:val="both"/>
        <w:rPr>
          <w:rFonts w:cs="Times New Roman"/>
          <w:szCs w:val="28"/>
          <w:lang w:val="en-GB" w:bidi="th-TH"/>
        </w:rPr>
      </w:pPr>
      <w:r>
        <w:rPr>
          <w:rFonts w:cs="Times New Roman"/>
          <w:szCs w:val="28"/>
          <w:lang w:val="en-GB" w:bidi="th-TH"/>
        </w:rPr>
        <w:t>T</w:t>
      </w:r>
      <w:r w:rsidR="00BE49A7" w:rsidRPr="00EC65EE">
        <w:rPr>
          <w:rFonts w:cs="Times New Roman"/>
          <w:szCs w:val="28"/>
          <w:lang w:val="en-GB" w:bidi="th-TH"/>
        </w:rPr>
        <w:t>he Bank ha</w:t>
      </w:r>
      <w:r w:rsidR="00A47AC5">
        <w:rPr>
          <w:rFonts w:cs="Times New Roman"/>
          <w:szCs w:val="28"/>
          <w:lang w:val="en-GB" w:bidi="th-TH"/>
        </w:rPr>
        <w:t>d</w:t>
      </w:r>
      <w:r w:rsidR="00BE49A7" w:rsidRPr="00EC65EE">
        <w:rPr>
          <w:rFonts w:cs="Times New Roman"/>
          <w:szCs w:val="28"/>
          <w:lang w:val="en-GB" w:bidi="th-TH"/>
        </w:rPr>
        <w:t xml:space="preserve"> loan agreement</w:t>
      </w:r>
      <w:r w:rsidR="00373AEB" w:rsidRPr="00EC65EE">
        <w:rPr>
          <w:rFonts w:cs="Times New Roman"/>
          <w:szCs w:val="28"/>
          <w:lang w:val="en-GB" w:bidi="th-TH"/>
        </w:rPr>
        <w:t>s with key management perso</w:t>
      </w:r>
      <w:r w:rsidR="00F464CE" w:rsidRPr="00EC65EE">
        <w:rPr>
          <w:rFonts w:cs="Times New Roman"/>
          <w:szCs w:val="28"/>
          <w:lang w:val="en-GB" w:bidi="th-TH"/>
        </w:rPr>
        <w:t>n</w:t>
      </w:r>
      <w:r w:rsidR="00373AEB" w:rsidRPr="00EC65EE">
        <w:rPr>
          <w:rFonts w:cs="Times New Roman"/>
          <w:szCs w:val="28"/>
          <w:lang w:val="en-GB" w:bidi="th-TH"/>
        </w:rPr>
        <w:t>nel of the Bank for the t</w:t>
      </w:r>
      <w:r w:rsidR="00F464CE" w:rsidRPr="00EC65EE">
        <w:rPr>
          <w:rFonts w:cs="Times New Roman"/>
          <w:szCs w:val="28"/>
          <w:lang w:val="en-GB" w:bidi="th-TH"/>
        </w:rPr>
        <w:t>otal</w:t>
      </w:r>
      <w:r w:rsidR="00373AEB" w:rsidRPr="00EC65EE">
        <w:rPr>
          <w:rFonts w:cs="Times New Roman"/>
          <w:szCs w:val="28"/>
          <w:lang w:val="en-GB" w:bidi="th-TH"/>
        </w:rPr>
        <w:t xml:space="preserve"> </w:t>
      </w:r>
      <w:r w:rsidR="00A47AC5">
        <w:rPr>
          <w:rFonts w:cs="Times New Roman"/>
          <w:szCs w:val="28"/>
          <w:lang w:val="en-GB" w:bidi="th-TH"/>
        </w:rPr>
        <w:t>credit limit</w:t>
      </w:r>
      <w:r w:rsidR="00A47AC5" w:rsidRPr="00EC65EE">
        <w:rPr>
          <w:rFonts w:cs="Times New Roman"/>
          <w:szCs w:val="28"/>
          <w:lang w:val="en-GB" w:bidi="th-TH"/>
        </w:rPr>
        <w:t xml:space="preserve"> </w:t>
      </w:r>
      <w:r w:rsidR="00373AEB" w:rsidRPr="00EC65EE">
        <w:rPr>
          <w:rFonts w:cs="Times New Roman"/>
          <w:szCs w:val="28"/>
          <w:lang w:val="en-GB" w:bidi="th-TH"/>
        </w:rPr>
        <w:t>of Baht</w:t>
      </w:r>
      <w:r>
        <w:rPr>
          <w:rFonts w:cs="Times New Roman"/>
          <w:szCs w:val="28"/>
          <w:lang w:val="en-GB" w:bidi="th-TH"/>
        </w:rPr>
        <w:t xml:space="preserve"> 15</w:t>
      </w:r>
      <w:r w:rsidR="00774F4D" w:rsidRPr="00EC65EE">
        <w:rPr>
          <w:rFonts w:cs="Times New Roman"/>
          <w:szCs w:val="28"/>
          <w:lang w:val="en-GB" w:bidi="th-TH"/>
        </w:rPr>
        <w:t xml:space="preserve"> </w:t>
      </w:r>
      <w:r w:rsidR="00373AEB" w:rsidRPr="00EC65EE">
        <w:rPr>
          <w:rFonts w:cs="Times New Roman"/>
          <w:szCs w:val="28"/>
          <w:lang w:val="en-GB" w:bidi="th-TH"/>
        </w:rPr>
        <w:t xml:space="preserve">million </w:t>
      </w:r>
      <w:r w:rsidR="00373AEB" w:rsidRPr="000D3B00">
        <w:rPr>
          <w:rFonts w:cs="Times New Roman"/>
          <w:i/>
          <w:iCs/>
          <w:szCs w:val="28"/>
          <w:lang w:val="en-GB" w:bidi="th-TH"/>
        </w:rPr>
        <w:t>(</w:t>
      </w:r>
      <w:r w:rsidR="000B1E6F">
        <w:rPr>
          <w:rFonts w:cs="Times New Roman"/>
          <w:i/>
          <w:iCs/>
          <w:szCs w:val="28"/>
          <w:lang w:val="en-GB" w:bidi="th-TH"/>
        </w:rPr>
        <w:t xml:space="preserve">31 December </w:t>
      </w:r>
      <w:r w:rsidR="00D57F66">
        <w:rPr>
          <w:rFonts w:cs="Times New Roman"/>
          <w:i/>
          <w:iCs/>
          <w:szCs w:val="28"/>
          <w:lang w:val="en-GB" w:bidi="th-TH"/>
        </w:rPr>
        <w:t>202</w:t>
      </w:r>
      <w:r w:rsidR="000B1E6F">
        <w:rPr>
          <w:rFonts w:cs="Times New Roman"/>
          <w:i/>
          <w:iCs/>
          <w:szCs w:val="28"/>
          <w:lang w:val="en-GB" w:bidi="th-TH"/>
        </w:rPr>
        <w:t>4</w:t>
      </w:r>
      <w:r w:rsidR="00373AEB" w:rsidRPr="000D3B00">
        <w:rPr>
          <w:rFonts w:cs="Times New Roman"/>
          <w:i/>
          <w:iCs/>
          <w:szCs w:val="28"/>
          <w:lang w:val="en-GB" w:bidi="th-TH"/>
        </w:rPr>
        <w:t>:</w:t>
      </w:r>
      <w:r w:rsidR="007E1398" w:rsidRPr="000D3B00">
        <w:rPr>
          <w:rFonts w:cs="Times New Roman"/>
          <w:i/>
          <w:iCs/>
          <w:szCs w:val="28"/>
          <w:lang w:val="en-GB" w:bidi="th-TH"/>
        </w:rPr>
        <w:t xml:space="preserve"> Baht 1</w:t>
      </w:r>
      <w:r w:rsidR="0077793C">
        <w:rPr>
          <w:rFonts w:cs="Times New Roman"/>
          <w:i/>
          <w:iCs/>
          <w:szCs w:val="28"/>
          <w:lang w:val="en-GB" w:bidi="th-TH"/>
        </w:rPr>
        <w:t>5</w:t>
      </w:r>
      <w:r w:rsidR="007E1398" w:rsidRPr="000D3B00">
        <w:rPr>
          <w:rFonts w:cs="Times New Roman"/>
          <w:i/>
          <w:iCs/>
          <w:szCs w:val="28"/>
          <w:lang w:val="en-GB" w:bidi="th-TH"/>
        </w:rPr>
        <w:t xml:space="preserve"> million)</w:t>
      </w:r>
      <w:r w:rsidR="007E1398" w:rsidRPr="00EC65EE">
        <w:rPr>
          <w:rFonts w:cs="Times New Roman"/>
          <w:szCs w:val="28"/>
          <w:lang w:val="en-GB" w:bidi="th-TH"/>
        </w:rPr>
        <w:t xml:space="preserve"> for a period of 5</w:t>
      </w:r>
      <w:r w:rsidR="00A47AC5">
        <w:rPr>
          <w:rFonts w:cs="Times New Roman"/>
          <w:szCs w:val="28"/>
          <w:lang w:val="en-GB" w:bidi="th-TH"/>
        </w:rPr>
        <w:t xml:space="preserve"> </w:t>
      </w:r>
      <w:r w:rsidR="007E1398" w:rsidRPr="00EC65EE">
        <w:rPr>
          <w:rFonts w:cs="Times New Roman"/>
          <w:szCs w:val="28"/>
          <w:lang w:val="en-GB" w:bidi="th-TH"/>
        </w:rPr>
        <w:t xml:space="preserve">years. Interest </w:t>
      </w:r>
      <w:r w:rsidR="00A47AC5" w:rsidRPr="00EC65EE">
        <w:rPr>
          <w:rFonts w:cs="Times New Roman"/>
          <w:szCs w:val="28"/>
          <w:lang w:val="en-GB" w:bidi="th-TH"/>
        </w:rPr>
        <w:t>rates</w:t>
      </w:r>
      <w:r w:rsidR="007E1398" w:rsidRPr="00EC65EE">
        <w:rPr>
          <w:rFonts w:cs="Times New Roman"/>
          <w:szCs w:val="28"/>
          <w:lang w:val="en-GB" w:bidi="th-TH"/>
        </w:rPr>
        <w:t xml:space="preserve"> </w:t>
      </w:r>
      <w:r w:rsidR="00D13BAE">
        <w:rPr>
          <w:rFonts w:cs="Times New Roman"/>
          <w:szCs w:val="28"/>
          <w:lang w:val="en-GB" w:bidi="th-TH"/>
        </w:rPr>
        <w:t>we</w:t>
      </w:r>
      <w:r w:rsidR="007E1398" w:rsidRPr="00EC65EE">
        <w:rPr>
          <w:rFonts w:cs="Times New Roman"/>
          <w:szCs w:val="28"/>
          <w:lang w:val="en-GB" w:bidi="th-TH"/>
        </w:rPr>
        <w:t>re offered at staff we</w:t>
      </w:r>
      <w:r w:rsidR="00F464CE" w:rsidRPr="00EC65EE">
        <w:rPr>
          <w:rFonts w:cs="Times New Roman"/>
          <w:szCs w:val="28"/>
          <w:lang w:val="en-GB" w:bidi="th-TH"/>
        </w:rPr>
        <w:t>lfare rate</w:t>
      </w:r>
      <w:r w:rsidR="00114514" w:rsidRPr="00EC65EE">
        <w:rPr>
          <w:rFonts w:cs="Times New Roman"/>
          <w:szCs w:val="28"/>
          <w:lang w:val="en-GB" w:bidi="th-TH"/>
        </w:rPr>
        <w:t xml:space="preserve">. The </w:t>
      </w:r>
      <w:r w:rsidR="00D13BAE">
        <w:rPr>
          <w:rFonts w:cs="Times New Roman"/>
          <w:szCs w:val="28"/>
          <w:lang w:val="en-GB" w:bidi="th-TH"/>
        </w:rPr>
        <w:t>B</w:t>
      </w:r>
      <w:r w:rsidR="00114514" w:rsidRPr="00EC65EE">
        <w:rPr>
          <w:rFonts w:cs="Times New Roman"/>
          <w:szCs w:val="28"/>
          <w:lang w:val="en-GB" w:bidi="th-TH"/>
        </w:rPr>
        <w:t>ank held residences as collaterals</w:t>
      </w:r>
      <w:r w:rsidR="009C2113">
        <w:rPr>
          <w:rFonts w:cs="Times New Roman"/>
          <w:szCs w:val="28"/>
          <w:lang w:val="en-GB" w:bidi="th-TH"/>
        </w:rPr>
        <w:t>.</w:t>
      </w:r>
      <w:r>
        <w:rPr>
          <w:rFonts w:cs="Times New Roman"/>
          <w:szCs w:val="28"/>
          <w:lang w:val="en-GB" w:bidi="th-TH"/>
        </w:rPr>
        <w:t xml:space="preserve"> As at 30 June 2025, the loan was fully paid off.</w:t>
      </w:r>
    </w:p>
    <w:p w14:paraId="29CC4E6D" w14:textId="77777777" w:rsidR="000B1E6F" w:rsidRDefault="000B1E6F" w:rsidP="0093239C">
      <w:pPr>
        <w:pStyle w:val="block"/>
        <w:spacing w:after="0"/>
        <w:ind w:left="540"/>
        <w:jc w:val="both"/>
        <w:rPr>
          <w:rFonts w:cs="Times New Roman"/>
          <w:szCs w:val="28"/>
          <w:lang w:val="en-GB" w:bidi="th-TH"/>
        </w:rPr>
      </w:pPr>
    </w:p>
    <w:p w14:paraId="5EB66203" w14:textId="1423504D" w:rsidR="00C4641B" w:rsidRDefault="00C4641B" w:rsidP="0093239C">
      <w:pPr>
        <w:pStyle w:val="block"/>
        <w:spacing w:after="0"/>
        <w:ind w:left="540"/>
        <w:jc w:val="both"/>
        <w:rPr>
          <w:rFonts w:cs="Times New Roman"/>
          <w:szCs w:val="28"/>
          <w:lang w:val="en-GB" w:bidi="th-TH"/>
        </w:rPr>
      </w:pPr>
      <w:r w:rsidRPr="00EC65EE">
        <w:rPr>
          <w:rFonts w:cs="Times New Roman"/>
          <w:szCs w:val="28"/>
          <w:lang w:val="en-GB" w:bidi="th-TH"/>
        </w:rPr>
        <w:t>The Bank has deposit agreements with se</w:t>
      </w:r>
      <w:r w:rsidR="0048461A" w:rsidRPr="00EC65EE">
        <w:rPr>
          <w:rFonts w:cs="Times New Roman"/>
          <w:szCs w:val="28"/>
          <w:lang w:val="en-GB" w:bidi="th-TH"/>
        </w:rPr>
        <w:t xml:space="preserve">veral related parties. Interest rates </w:t>
      </w:r>
      <w:r w:rsidR="009C2113">
        <w:rPr>
          <w:rFonts w:cs="Times New Roman"/>
          <w:szCs w:val="28"/>
          <w:lang w:val="en-GB" w:bidi="th-TH"/>
        </w:rPr>
        <w:t>are</w:t>
      </w:r>
      <w:r w:rsidR="00D13BAE" w:rsidRPr="00EC65EE">
        <w:rPr>
          <w:rFonts w:cs="Times New Roman"/>
          <w:szCs w:val="28"/>
          <w:lang w:val="en-GB" w:bidi="th-TH"/>
        </w:rPr>
        <w:t xml:space="preserve"> </w:t>
      </w:r>
      <w:r w:rsidR="0048461A" w:rsidRPr="00EC65EE">
        <w:rPr>
          <w:rFonts w:cs="Times New Roman"/>
          <w:szCs w:val="28"/>
          <w:lang w:val="en-GB" w:bidi="th-TH"/>
        </w:rPr>
        <w:t xml:space="preserve">offered at contractually agreed </w:t>
      </w:r>
      <w:r w:rsidR="00D13BAE">
        <w:rPr>
          <w:rFonts w:cs="Times New Roman"/>
          <w:szCs w:val="28"/>
          <w:lang w:val="en-GB" w:bidi="th-TH"/>
        </w:rPr>
        <w:t>rates.</w:t>
      </w:r>
    </w:p>
    <w:p w14:paraId="7953BE61" w14:textId="77777777" w:rsidR="000B1E6F" w:rsidRDefault="000B1E6F" w:rsidP="0093239C">
      <w:pPr>
        <w:pStyle w:val="block"/>
        <w:spacing w:after="0"/>
        <w:ind w:left="540"/>
        <w:jc w:val="both"/>
        <w:rPr>
          <w:rFonts w:cs="Times New Roman"/>
          <w:szCs w:val="28"/>
          <w:lang w:val="en-GB" w:bidi="th-TH"/>
        </w:rPr>
      </w:pPr>
    </w:p>
    <w:p w14:paraId="2982EA26" w14:textId="2855A97C" w:rsidR="00243A5D" w:rsidRDefault="000D3B00" w:rsidP="0093239C">
      <w:pPr>
        <w:pStyle w:val="block"/>
        <w:spacing w:after="0"/>
        <w:ind w:left="540"/>
        <w:jc w:val="both"/>
        <w:rPr>
          <w:rFonts w:cstheme="minorBidi"/>
          <w:szCs w:val="28"/>
          <w:lang w:val="en-GB" w:bidi="th-TH"/>
        </w:rPr>
      </w:pPr>
      <w:r>
        <w:rPr>
          <w:rFonts w:cs="Times New Roman"/>
          <w:szCs w:val="28"/>
          <w:lang w:val="en-GB" w:bidi="th-TH"/>
        </w:rPr>
        <w:t>The Bank has</w:t>
      </w:r>
      <w:r w:rsidR="002E14E0">
        <w:rPr>
          <w:rFonts w:cs="Times New Roman"/>
          <w:szCs w:val="28"/>
          <w:lang w:val="en-GB" w:bidi="th-TH"/>
        </w:rPr>
        <w:t xml:space="preserve"> </w:t>
      </w:r>
      <w:r w:rsidR="00660078">
        <w:rPr>
          <w:rFonts w:cs="Times New Roman"/>
          <w:szCs w:val="28"/>
          <w:lang w:val="en-GB" w:bidi="th-TH"/>
        </w:rPr>
        <w:t xml:space="preserve">served as service agreements with </w:t>
      </w:r>
      <w:r w:rsidR="00D23382">
        <w:rPr>
          <w:rFonts w:cs="Times New Roman"/>
          <w:szCs w:val="28"/>
          <w:lang w:val="en-GB" w:bidi="th-TH"/>
        </w:rPr>
        <w:t>other</w:t>
      </w:r>
      <w:r w:rsidR="00660078">
        <w:rPr>
          <w:rFonts w:cs="Times New Roman"/>
          <w:szCs w:val="28"/>
          <w:lang w:val="en-GB" w:bidi="th-TH"/>
        </w:rPr>
        <w:t xml:space="preserve"> related parties to be an agent of</w:t>
      </w:r>
      <w:r>
        <w:rPr>
          <w:rFonts w:cs="Times New Roman"/>
          <w:szCs w:val="28"/>
          <w:lang w:val="en-GB" w:bidi="th-TH"/>
        </w:rPr>
        <w:t xml:space="preserve"> </w:t>
      </w:r>
      <w:r w:rsidR="000A3816">
        <w:rPr>
          <w:rFonts w:cs="Times New Roman"/>
          <w:szCs w:val="28"/>
          <w:lang w:val="en-GB" w:bidi="th-TH"/>
        </w:rPr>
        <w:t xml:space="preserve">life insurance, health insurance and non-life insurance </w:t>
      </w:r>
      <w:r w:rsidR="006E4325">
        <w:rPr>
          <w:rFonts w:cs="Times New Roman"/>
          <w:szCs w:val="28"/>
          <w:lang w:val="en-GB" w:bidi="th-TH"/>
        </w:rPr>
        <w:t>products</w:t>
      </w:r>
      <w:r w:rsidR="000A3816">
        <w:rPr>
          <w:rFonts w:cs="Times New Roman"/>
          <w:szCs w:val="28"/>
          <w:lang w:val="en-GB" w:bidi="th-TH"/>
        </w:rPr>
        <w:t>.</w:t>
      </w:r>
      <w:r w:rsidR="00E04983">
        <w:rPr>
          <w:rFonts w:cs="Times New Roman"/>
          <w:szCs w:val="28"/>
          <w:lang w:val="en-GB" w:bidi="th-TH"/>
        </w:rPr>
        <w:t xml:space="preserve"> The Bank </w:t>
      </w:r>
      <w:r w:rsidR="00E533A5">
        <w:rPr>
          <w:rFonts w:cs="Times New Roman"/>
          <w:szCs w:val="28"/>
          <w:lang w:val="en-GB" w:bidi="th-TH"/>
        </w:rPr>
        <w:t xml:space="preserve">is committed to receive bancassurance fees and </w:t>
      </w:r>
      <w:r w:rsidR="009B74C5">
        <w:rPr>
          <w:rFonts w:cs="Times New Roman"/>
          <w:szCs w:val="28"/>
          <w:lang w:val="en-GB" w:bidi="th-TH"/>
        </w:rPr>
        <w:t xml:space="preserve">promotion fees </w:t>
      </w:r>
      <w:r w:rsidR="00030E76">
        <w:rPr>
          <w:rFonts w:cs="Times New Roman"/>
          <w:szCs w:val="28"/>
          <w:lang w:val="en-GB" w:bidi="th-TH"/>
        </w:rPr>
        <w:t xml:space="preserve">as specified in the agreements. </w:t>
      </w:r>
      <w:r w:rsidR="003B7B72">
        <w:rPr>
          <w:rFonts w:cs="Times New Roman"/>
          <w:szCs w:val="28"/>
          <w:lang w:val="en-GB" w:bidi="th-TH"/>
        </w:rPr>
        <w:t xml:space="preserve">Bancassurance fees </w:t>
      </w:r>
      <w:r w:rsidR="00417630">
        <w:rPr>
          <w:rFonts w:cs="Times New Roman"/>
          <w:szCs w:val="28"/>
          <w:lang w:val="en-GB" w:bidi="th-TH"/>
        </w:rPr>
        <w:t>are determined by product with no contractual life</w:t>
      </w:r>
      <w:r w:rsidR="00A70E3A">
        <w:rPr>
          <w:rFonts w:cs="Times New Roman"/>
          <w:szCs w:val="28"/>
          <w:lang w:val="en-GB" w:bidi="th-TH"/>
        </w:rPr>
        <w:t>.</w:t>
      </w:r>
      <w:r w:rsidR="00417630">
        <w:rPr>
          <w:rFonts w:cs="Times New Roman"/>
          <w:szCs w:val="28"/>
          <w:lang w:val="en-GB" w:bidi="th-TH"/>
        </w:rPr>
        <w:t xml:space="preserve"> </w:t>
      </w:r>
      <w:r w:rsidR="00A70E3A">
        <w:rPr>
          <w:rFonts w:cs="Times New Roman"/>
          <w:szCs w:val="28"/>
          <w:lang w:val="en-GB" w:bidi="th-TH"/>
        </w:rPr>
        <w:t xml:space="preserve">Promotion fee </w:t>
      </w:r>
      <w:r w:rsidR="008A4D5B">
        <w:rPr>
          <w:rFonts w:cs="Times New Roman"/>
          <w:szCs w:val="28"/>
          <w:lang w:val="en-GB" w:bidi="th-TH"/>
        </w:rPr>
        <w:t xml:space="preserve">agreements have </w:t>
      </w:r>
      <w:r w:rsidR="00B14643">
        <w:rPr>
          <w:rFonts w:cs="Times New Roman"/>
          <w:szCs w:val="28"/>
          <w:lang w:val="en-GB" w:bidi="th-TH"/>
        </w:rPr>
        <w:t>a period of 1 year.</w:t>
      </w:r>
    </w:p>
    <w:p w14:paraId="6DCED4C1" w14:textId="77777777" w:rsidR="00BC6C3D" w:rsidRPr="00AA6956" w:rsidRDefault="00BC6C3D" w:rsidP="0093239C">
      <w:pPr>
        <w:pStyle w:val="block"/>
        <w:spacing w:after="0"/>
        <w:ind w:left="540"/>
        <w:jc w:val="both"/>
        <w:rPr>
          <w:rFonts w:cstheme="minorBidi"/>
          <w:szCs w:val="28"/>
          <w:lang w:val="en-GB" w:bidi="th-TH"/>
        </w:rPr>
      </w:pPr>
    </w:p>
    <w:p w14:paraId="339A7C29" w14:textId="16765B13" w:rsidR="00816D5E" w:rsidRDefault="00A63E43">
      <w:pPr>
        <w:pStyle w:val="block"/>
        <w:spacing w:after="0" w:line="0" w:lineRule="atLeast"/>
        <w:ind w:left="540"/>
        <w:jc w:val="both"/>
        <w:rPr>
          <w:szCs w:val="22"/>
        </w:rPr>
      </w:pPr>
      <w:r w:rsidRPr="00F05A8A">
        <w:rPr>
          <w:szCs w:val="22"/>
        </w:rPr>
        <w:t>The Bank has served as several service agreements</w:t>
      </w:r>
      <w:r w:rsidR="000E26E2">
        <w:rPr>
          <w:szCs w:val="22"/>
        </w:rPr>
        <w:t xml:space="preserve"> with a subsidiary</w:t>
      </w:r>
      <w:r w:rsidR="000F76CB">
        <w:rPr>
          <w:szCs w:val="22"/>
        </w:rPr>
        <w:t>,</w:t>
      </w:r>
      <w:r w:rsidRPr="00F05A8A">
        <w:rPr>
          <w:szCs w:val="22"/>
        </w:rPr>
        <w:t xml:space="preserve"> regarding to KYC (“Know Your Customer”) and CDD (“Customer Due Diligence”) operation, public relations and introduction of Micro Pay products</w:t>
      </w:r>
      <w:r w:rsidR="00343492" w:rsidRPr="00F05A8A">
        <w:rPr>
          <w:szCs w:val="22"/>
        </w:rPr>
        <w:t xml:space="preserve"> and a Hosting Infrastructure</w:t>
      </w:r>
      <w:r w:rsidRPr="00F05A8A">
        <w:rPr>
          <w:szCs w:val="22"/>
        </w:rPr>
        <w:t xml:space="preserve"> </w:t>
      </w:r>
      <w:r w:rsidR="00343492" w:rsidRPr="00F05A8A">
        <w:rPr>
          <w:szCs w:val="22"/>
        </w:rPr>
        <w:t>for a period of 2 years</w:t>
      </w:r>
      <w:r w:rsidRPr="00F05A8A">
        <w:rPr>
          <w:szCs w:val="22"/>
        </w:rPr>
        <w:t>. The Bank is committed to receive the service fee as specified in the agreements. Service fee will be revisited every time</w:t>
      </w:r>
      <w:r w:rsidR="00343492" w:rsidRPr="00F05A8A">
        <w:rPr>
          <w:szCs w:val="22"/>
        </w:rPr>
        <w:t xml:space="preserve"> </w:t>
      </w:r>
      <w:r w:rsidRPr="00F05A8A">
        <w:rPr>
          <w:szCs w:val="22"/>
        </w:rPr>
        <w:t>when the</w:t>
      </w:r>
      <w:r w:rsidR="00343492" w:rsidRPr="00F05A8A">
        <w:rPr>
          <w:szCs w:val="22"/>
        </w:rPr>
        <w:t xml:space="preserve"> </w:t>
      </w:r>
      <w:r w:rsidRPr="00F05A8A">
        <w:rPr>
          <w:szCs w:val="22"/>
        </w:rPr>
        <w:t>agreements are due.</w:t>
      </w:r>
    </w:p>
    <w:p w14:paraId="69E6AF58" w14:textId="77777777" w:rsidR="00243A5D" w:rsidRDefault="00243A5D">
      <w:pPr>
        <w:pStyle w:val="block"/>
        <w:spacing w:after="0" w:line="0" w:lineRule="atLeast"/>
        <w:ind w:left="540"/>
        <w:jc w:val="both"/>
        <w:rPr>
          <w:szCs w:val="22"/>
        </w:rPr>
      </w:pPr>
    </w:p>
    <w:p w14:paraId="63B9D958" w14:textId="0D0E3B82" w:rsidR="00816D5E" w:rsidRDefault="007A6E3D" w:rsidP="00E21051">
      <w:pPr>
        <w:pStyle w:val="block"/>
        <w:spacing w:after="0" w:line="0" w:lineRule="atLeast"/>
        <w:ind w:left="540"/>
        <w:jc w:val="both"/>
        <w:rPr>
          <w:szCs w:val="22"/>
        </w:rPr>
      </w:pPr>
      <w:r w:rsidRPr="00F05A8A">
        <w:rPr>
          <w:spacing w:val="-2"/>
          <w:szCs w:val="22"/>
        </w:rPr>
        <w:t>The Bank has served as shared service agreements</w:t>
      </w:r>
      <w:r w:rsidR="00D75E0A">
        <w:rPr>
          <w:spacing w:val="-2"/>
          <w:szCs w:val="22"/>
        </w:rPr>
        <w:t xml:space="preserve"> with a parent</w:t>
      </w:r>
      <w:r w:rsidR="00401ED9">
        <w:rPr>
          <w:spacing w:val="-2"/>
          <w:szCs w:val="22"/>
        </w:rPr>
        <w:t xml:space="preserve"> </w:t>
      </w:r>
      <w:r w:rsidR="00A2571C">
        <w:rPr>
          <w:spacing w:val="-2"/>
          <w:szCs w:val="22"/>
        </w:rPr>
        <w:t>company</w:t>
      </w:r>
      <w:r w:rsidR="00D75E0A">
        <w:rPr>
          <w:spacing w:val="-2"/>
          <w:szCs w:val="22"/>
        </w:rPr>
        <w:t xml:space="preserve"> and a subsidiary</w:t>
      </w:r>
      <w:r w:rsidRPr="00F05A8A">
        <w:rPr>
          <w:spacing w:val="-2"/>
          <w:szCs w:val="22"/>
        </w:rPr>
        <w:t xml:space="preserve"> regarding to management services and advisory services in various fields </w:t>
      </w:r>
      <w:r w:rsidR="00710BF5" w:rsidRPr="00F05A8A">
        <w:rPr>
          <w:spacing w:val="-2"/>
          <w:szCs w:val="22"/>
        </w:rPr>
        <w:t xml:space="preserve">for a period of </w:t>
      </w:r>
      <w:r w:rsidR="007D4E2F">
        <w:rPr>
          <w:spacing w:val="-2"/>
          <w:szCs w:val="22"/>
        </w:rPr>
        <w:t>1 year</w:t>
      </w:r>
      <w:r w:rsidRPr="00F05A8A">
        <w:rPr>
          <w:spacing w:val="-2"/>
          <w:szCs w:val="22"/>
        </w:rPr>
        <w:t>. The Bank is committed to receive the service fee as specified in the agreements. Service fee will be revisited every time when the agreements are due</w:t>
      </w:r>
      <w:r w:rsidR="003E5435" w:rsidRPr="00F05A8A">
        <w:rPr>
          <w:szCs w:val="22"/>
        </w:rPr>
        <w:t>.</w:t>
      </w:r>
    </w:p>
    <w:p w14:paraId="69AD1D26" w14:textId="77777777" w:rsidR="00C51D50" w:rsidRPr="00F05A8A" w:rsidRDefault="00C51D50" w:rsidP="00E21051">
      <w:pPr>
        <w:pStyle w:val="block"/>
        <w:spacing w:after="0" w:line="0" w:lineRule="atLeast"/>
        <w:ind w:left="540"/>
        <w:jc w:val="both"/>
        <w:rPr>
          <w:szCs w:val="22"/>
        </w:rPr>
      </w:pPr>
    </w:p>
    <w:p w14:paraId="183A6E5A" w14:textId="11B16D28" w:rsidR="00F05A8A" w:rsidRDefault="00E959FF" w:rsidP="008D2489">
      <w:pPr>
        <w:ind w:left="540"/>
        <w:jc w:val="thaiDistribute"/>
      </w:pPr>
      <w:r w:rsidRPr="00F05A8A">
        <w:t>The Bank has been served as a service agreement</w:t>
      </w:r>
      <w:r w:rsidR="00CC1956">
        <w:t xml:space="preserve"> with a subsidiary</w:t>
      </w:r>
      <w:r w:rsidRPr="00F05A8A">
        <w:t xml:space="preserve"> regarding to loan disbursement and loan repayment channel through Micro Pay e-Wallet </w:t>
      </w:r>
      <w:r w:rsidR="00710BF5" w:rsidRPr="00F05A8A">
        <w:t>for a period of 2 years.</w:t>
      </w:r>
      <w:r w:rsidRPr="00F05A8A">
        <w:t xml:space="preserve"> The Bank is committed to pay the service fee as specified in the agreement. Service fee will be revisited every time when the agreement is due</w:t>
      </w:r>
      <w:r w:rsidR="00A04DA5" w:rsidRPr="00F05A8A">
        <w:t>.</w:t>
      </w:r>
    </w:p>
    <w:p w14:paraId="2B45AC1D" w14:textId="77777777" w:rsidR="004F7213" w:rsidRDefault="004F7213" w:rsidP="008D2489">
      <w:pPr>
        <w:ind w:left="540"/>
        <w:jc w:val="thaiDistribute"/>
      </w:pPr>
    </w:p>
    <w:p w14:paraId="7B2D8D81" w14:textId="2E792539" w:rsidR="004F7213" w:rsidRPr="00EC65EE" w:rsidRDefault="004F7213" w:rsidP="00FE304D">
      <w:pPr>
        <w:pStyle w:val="block"/>
        <w:spacing w:after="0" w:line="0" w:lineRule="atLeast"/>
        <w:ind w:left="540"/>
        <w:jc w:val="both"/>
        <w:rPr>
          <w:rFonts w:cs="Times New Roman"/>
          <w:szCs w:val="22"/>
          <w:lang w:val="en-GB"/>
        </w:rPr>
      </w:pPr>
      <w:r w:rsidRPr="00F05A8A">
        <w:rPr>
          <w:szCs w:val="22"/>
        </w:rPr>
        <w:t>The Bank has office lease agreements with a parent</w:t>
      </w:r>
      <w:r w:rsidR="00401ED9">
        <w:rPr>
          <w:szCs w:val="22"/>
        </w:rPr>
        <w:t xml:space="preserve"> </w:t>
      </w:r>
      <w:r w:rsidR="00D063DB">
        <w:rPr>
          <w:rFonts w:cs="Times New Roman"/>
          <w:color w:val="000000"/>
          <w:szCs w:val="22"/>
        </w:rPr>
        <w:t>company</w:t>
      </w:r>
      <w:r w:rsidRPr="00F05A8A">
        <w:rPr>
          <w:szCs w:val="22"/>
        </w:rPr>
        <w:t xml:space="preserve"> and a subsidiary for a period of 3 years. The Bank is committed to receive the rental fee as specified in the agreements. Rental fee will be revisited every time when the agreements are due.</w:t>
      </w:r>
    </w:p>
    <w:p w14:paraId="4CFD2572" w14:textId="77777777" w:rsidR="00A91F0D" w:rsidRDefault="00A91F0D" w:rsidP="00414A51">
      <w:pPr>
        <w:pStyle w:val="block"/>
        <w:spacing w:after="0" w:line="0" w:lineRule="atLeast"/>
        <w:ind w:left="540"/>
        <w:jc w:val="both"/>
        <w:rPr>
          <w:szCs w:val="22"/>
        </w:rPr>
      </w:pPr>
    </w:p>
    <w:p w14:paraId="596964F0" w14:textId="7895D744" w:rsidR="00A91F0D" w:rsidRDefault="00972413" w:rsidP="00414A51">
      <w:pPr>
        <w:pStyle w:val="block"/>
        <w:spacing w:after="0" w:line="0" w:lineRule="atLeast"/>
        <w:ind w:left="540"/>
        <w:jc w:val="both"/>
        <w:rPr>
          <w:szCs w:val="22"/>
        </w:rPr>
      </w:pPr>
      <w:r>
        <w:rPr>
          <w:szCs w:val="22"/>
        </w:rPr>
        <w:t>The Bank has office rental agreements with other related parties</w:t>
      </w:r>
      <w:r w:rsidR="00850C53">
        <w:rPr>
          <w:szCs w:val="22"/>
        </w:rPr>
        <w:t xml:space="preserve"> </w:t>
      </w:r>
      <w:r w:rsidR="00850C53" w:rsidRPr="00F05A8A">
        <w:rPr>
          <w:szCs w:val="22"/>
        </w:rPr>
        <w:t xml:space="preserve">for a period of </w:t>
      </w:r>
      <w:r w:rsidR="00AD31FF">
        <w:rPr>
          <w:szCs w:val="22"/>
        </w:rPr>
        <w:t>3</w:t>
      </w:r>
      <w:r w:rsidR="00850C53" w:rsidRPr="00F05A8A">
        <w:rPr>
          <w:szCs w:val="22"/>
        </w:rPr>
        <w:t xml:space="preserve"> years</w:t>
      </w:r>
      <w:r>
        <w:rPr>
          <w:szCs w:val="22"/>
        </w:rPr>
        <w:t xml:space="preserve">. </w:t>
      </w:r>
      <w:r w:rsidR="00045CBF">
        <w:rPr>
          <w:szCs w:val="22"/>
        </w:rPr>
        <w:t xml:space="preserve">The Bank is committed to pay </w:t>
      </w:r>
      <w:r w:rsidR="00045CBF" w:rsidRPr="00F05A8A">
        <w:rPr>
          <w:szCs w:val="22"/>
        </w:rPr>
        <w:t>the rental fee as specified in the agreements. Rental fee will be revisited every time when the agreements are due.</w:t>
      </w:r>
    </w:p>
    <w:p w14:paraId="41236787" w14:textId="77777777" w:rsidR="0022154C" w:rsidRPr="00EC65EE" w:rsidRDefault="0022154C" w:rsidP="00414A51">
      <w:pPr>
        <w:pStyle w:val="block"/>
        <w:spacing w:after="0" w:line="0" w:lineRule="atLeast"/>
        <w:ind w:left="540"/>
        <w:jc w:val="both"/>
        <w:rPr>
          <w:szCs w:val="22"/>
        </w:rPr>
      </w:pPr>
    </w:p>
    <w:p w14:paraId="7F9C4B8A" w14:textId="002D337E" w:rsidR="003D3113" w:rsidRPr="0012708E" w:rsidRDefault="003D3113" w:rsidP="003D3113">
      <w:pPr>
        <w:pStyle w:val="block"/>
        <w:spacing w:after="0" w:line="240" w:lineRule="atLeast"/>
        <w:ind w:left="540"/>
        <w:jc w:val="both"/>
        <w:rPr>
          <w:rFonts w:cs="Times New Roman"/>
          <w:b/>
          <w:bCs/>
          <w:i/>
          <w:iCs/>
          <w:szCs w:val="28"/>
          <w:lang w:val="en-GB" w:bidi="th-TH"/>
        </w:rPr>
      </w:pPr>
      <w:r w:rsidRPr="003D3113">
        <w:rPr>
          <w:rFonts w:cs="Times New Roman"/>
          <w:b/>
          <w:bCs/>
          <w:i/>
          <w:iCs/>
          <w:szCs w:val="28"/>
          <w:lang w:val="en-GB" w:bidi="th-TH"/>
        </w:rPr>
        <w:t>Letters of guarantees</w:t>
      </w:r>
    </w:p>
    <w:p w14:paraId="2A0ADC54" w14:textId="77777777" w:rsidR="003D3113" w:rsidRPr="00EC65EE" w:rsidRDefault="003D3113" w:rsidP="003D3113">
      <w:pPr>
        <w:pStyle w:val="block"/>
        <w:spacing w:after="0" w:line="240" w:lineRule="atLeast"/>
        <w:ind w:left="540"/>
        <w:jc w:val="both"/>
        <w:rPr>
          <w:rFonts w:cs="Times New Roman"/>
          <w:szCs w:val="22"/>
          <w:lang w:val="en-GB"/>
        </w:rPr>
      </w:pPr>
    </w:p>
    <w:p w14:paraId="0BA8B478" w14:textId="532C8F49" w:rsidR="003D3113" w:rsidRDefault="003D3113" w:rsidP="00223B27">
      <w:pPr>
        <w:pStyle w:val="block"/>
        <w:spacing w:after="0" w:line="0" w:lineRule="atLeast"/>
        <w:ind w:left="540"/>
        <w:jc w:val="thaiDistribute"/>
        <w:rPr>
          <w:i/>
          <w:iCs/>
          <w:szCs w:val="22"/>
        </w:rPr>
      </w:pPr>
      <w:r w:rsidRPr="003D3113">
        <w:rPr>
          <w:szCs w:val="22"/>
        </w:rPr>
        <w:t xml:space="preserve">As at </w:t>
      </w:r>
      <w:r w:rsidR="000B1E6F">
        <w:rPr>
          <w:szCs w:val="22"/>
        </w:rPr>
        <w:t xml:space="preserve">30 June 2025, </w:t>
      </w:r>
      <w:r w:rsidRPr="003D3113">
        <w:rPr>
          <w:szCs w:val="22"/>
        </w:rPr>
        <w:t xml:space="preserve">the Bank issued letters of guarantees to a subsidiary amounted to Baht </w:t>
      </w:r>
      <w:r w:rsidR="002F13F9" w:rsidRPr="00AA6956">
        <w:rPr>
          <w:szCs w:val="22"/>
        </w:rPr>
        <w:t>6.5</w:t>
      </w:r>
      <w:r w:rsidR="009D2C2D">
        <w:rPr>
          <w:szCs w:val="22"/>
        </w:rPr>
        <w:t xml:space="preserve"> </w:t>
      </w:r>
      <w:r w:rsidRPr="003D3113">
        <w:rPr>
          <w:szCs w:val="22"/>
        </w:rPr>
        <w:t xml:space="preserve">million </w:t>
      </w:r>
      <w:r w:rsidRPr="00223B27">
        <w:rPr>
          <w:i/>
          <w:iCs/>
          <w:szCs w:val="22"/>
        </w:rPr>
        <w:t>(</w:t>
      </w:r>
      <w:r w:rsidR="000B1E6F">
        <w:rPr>
          <w:i/>
          <w:iCs/>
          <w:szCs w:val="22"/>
        </w:rPr>
        <w:t xml:space="preserve">31 December </w:t>
      </w:r>
      <w:r w:rsidRPr="00223B27">
        <w:rPr>
          <w:i/>
          <w:iCs/>
          <w:szCs w:val="22"/>
        </w:rPr>
        <w:t>202</w:t>
      </w:r>
      <w:r w:rsidR="000B1E6F">
        <w:rPr>
          <w:i/>
          <w:iCs/>
          <w:szCs w:val="22"/>
        </w:rPr>
        <w:t>4</w:t>
      </w:r>
      <w:r w:rsidRPr="00223B27">
        <w:rPr>
          <w:i/>
          <w:iCs/>
          <w:szCs w:val="22"/>
        </w:rPr>
        <w:t xml:space="preserve">: Baht </w:t>
      </w:r>
      <w:r w:rsidR="000B1E6F">
        <w:rPr>
          <w:i/>
          <w:iCs/>
          <w:szCs w:val="22"/>
        </w:rPr>
        <w:t>6</w:t>
      </w:r>
      <w:r w:rsidRPr="00223B27">
        <w:rPr>
          <w:i/>
          <w:iCs/>
          <w:szCs w:val="22"/>
        </w:rPr>
        <w:t>.5 million).</w:t>
      </w:r>
    </w:p>
    <w:p w14:paraId="7D7A3F91" w14:textId="77777777" w:rsidR="00662621" w:rsidRPr="00EC65EE" w:rsidRDefault="00662621" w:rsidP="00223B27">
      <w:pPr>
        <w:pStyle w:val="block"/>
        <w:spacing w:after="0" w:line="0" w:lineRule="atLeast"/>
        <w:ind w:left="540"/>
        <w:jc w:val="thaiDistribute"/>
        <w:rPr>
          <w:szCs w:val="22"/>
        </w:rPr>
      </w:pPr>
    </w:p>
    <w:p w14:paraId="4F3248D1" w14:textId="19E9175C" w:rsidR="00E44842" w:rsidRPr="0012708E" w:rsidRDefault="00DD7875" w:rsidP="00E44842">
      <w:pPr>
        <w:pStyle w:val="Heading1"/>
        <w:numPr>
          <w:ilvl w:val="0"/>
          <w:numId w:val="0"/>
        </w:numPr>
        <w:spacing w:before="0" w:after="0" w:line="240" w:lineRule="atLeast"/>
        <w:ind w:left="540" w:hanging="540"/>
        <w:rPr>
          <w:rFonts w:cs="Times New Roman"/>
          <w:i w:val="0"/>
          <w:iCs/>
          <w:szCs w:val="24"/>
        </w:rPr>
      </w:pPr>
      <w:r w:rsidRPr="00863107">
        <w:rPr>
          <w:rFonts w:cs="Times New Roman"/>
          <w:i w:val="0"/>
          <w:iCs/>
          <w:szCs w:val="24"/>
        </w:rPr>
        <w:t>3</w:t>
      </w:r>
      <w:r w:rsidR="00D063DB">
        <w:rPr>
          <w:rFonts w:cs="Times New Roman"/>
          <w:i w:val="0"/>
          <w:iCs/>
          <w:szCs w:val="24"/>
        </w:rPr>
        <w:t>2</w:t>
      </w:r>
      <w:r w:rsidR="00E44842" w:rsidRPr="00863107">
        <w:rPr>
          <w:rFonts w:cs="Times New Roman"/>
          <w:i w:val="0"/>
          <w:iCs/>
          <w:szCs w:val="24"/>
        </w:rPr>
        <w:tab/>
      </w:r>
      <w:r w:rsidR="005018EF" w:rsidRPr="00863107">
        <w:rPr>
          <w:rFonts w:cs="Times New Roman"/>
          <w:i w:val="0"/>
          <w:iCs/>
          <w:szCs w:val="24"/>
        </w:rPr>
        <w:t>Other benefits to directors and persons with managing authority</w:t>
      </w:r>
    </w:p>
    <w:p w14:paraId="3DD84DF0" w14:textId="2F343613" w:rsidR="004444DB" w:rsidRPr="00EC65EE" w:rsidRDefault="004444DB" w:rsidP="00EC65EE">
      <w:pPr>
        <w:pStyle w:val="block"/>
        <w:spacing w:after="0" w:line="0" w:lineRule="atLeast"/>
        <w:ind w:left="540"/>
        <w:jc w:val="thaiDistribute"/>
        <w:rPr>
          <w:szCs w:val="22"/>
        </w:rPr>
      </w:pPr>
    </w:p>
    <w:p w14:paraId="653A3705" w14:textId="77777777" w:rsidR="00D53D7A" w:rsidRPr="00AB5DFA" w:rsidRDefault="00D53D7A" w:rsidP="00D53D7A">
      <w:pPr>
        <w:spacing w:line="240" w:lineRule="atLeast"/>
        <w:ind w:left="540"/>
        <w:jc w:val="both"/>
        <w:rPr>
          <w:szCs w:val="22"/>
        </w:rPr>
      </w:pPr>
      <w:r>
        <w:rPr>
          <w:rFonts w:cs="Times New Roman"/>
          <w:szCs w:val="22"/>
          <w:lang w:bidi="th-TH"/>
        </w:rPr>
        <w:t>The Group has not paid other benefits to directors and executives except</w:t>
      </w:r>
      <w:r w:rsidRPr="00AB5DFA">
        <w:rPr>
          <w:rFonts w:cs="Times New Roman"/>
          <w:szCs w:val="22"/>
          <w:lang w:bidi="th-TH"/>
        </w:rPr>
        <w:t xml:space="preserve"> for the benefits that are normally paid such as directors’ fee, directors’ bonus, executives’ salary and bonus</w:t>
      </w:r>
      <w:r>
        <w:rPr>
          <w:rFonts w:cs="Times New Roman"/>
          <w:szCs w:val="22"/>
          <w:lang w:bidi="th-TH"/>
        </w:rPr>
        <w:t>.</w:t>
      </w:r>
    </w:p>
    <w:p w14:paraId="57099B18" w14:textId="536CF7A8" w:rsidR="00B62D91" w:rsidRDefault="00B62D91">
      <w:pPr>
        <w:rPr>
          <w:szCs w:val="22"/>
          <w:lang w:val="en-AU"/>
        </w:rPr>
      </w:pPr>
      <w:r>
        <w:rPr>
          <w:szCs w:val="22"/>
        </w:rPr>
        <w:br w:type="page"/>
      </w:r>
    </w:p>
    <w:p w14:paraId="6398EA80" w14:textId="79CCBD5E" w:rsidR="007E5830" w:rsidRPr="0012708E" w:rsidRDefault="00DD7875" w:rsidP="00EC65EE">
      <w:pPr>
        <w:rPr>
          <w:rFonts w:cs="Times New Roman"/>
          <w:b/>
          <w:bCs/>
          <w:sz w:val="24"/>
          <w:szCs w:val="24"/>
        </w:rPr>
      </w:pPr>
      <w:r w:rsidRPr="0012708E">
        <w:rPr>
          <w:rFonts w:cs="Times New Roman"/>
          <w:b/>
          <w:bCs/>
          <w:sz w:val="24"/>
          <w:szCs w:val="24"/>
        </w:rPr>
        <w:t>3</w:t>
      </w:r>
      <w:r w:rsidR="00D063DB">
        <w:rPr>
          <w:rFonts w:cs="Times New Roman"/>
          <w:b/>
          <w:bCs/>
          <w:sz w:val="24"/>
          <w:szCs w:val="24"/>
        </w:rPr>
        <w:t>3</w:t>
      </w:r>
      <w:r w:rsidR="007E5830" w:rsidRPr="0012708E">
        <w:rPr>
          <w:rFonts w:cs="Times New Roman"/>
          <w:b/>
          <w:bCs/>
          <w:sz w:val="24"/>
          <w:szCs w:val="24"/>
        </w:rPr>
        <w:tab/>
      </w:r>
      <w:r w:rsidR="00B81766" w:rsidRPr="0012708E">
        <w:rPr>
          <w:rFonts w:cs="Times New Roman"/>
          <w:b/>
          <w:bCs/>
          <w:sz w:val="24"/>
          <w:szCs w:val="24"/>
        </w:rPr>
        <w:t>Leases</w:t>
      </w:r>
    </w:p>
    <w:p w14:paraId="7C692011" w14:textId="77777777" w:rsidR="00B81766" w:rsidRPr="00EC65EE" w:rsidRDefault="00B81766" w:rsidP="00EC65EE">
      <w:pPr>
        <w:pStyle w:val="block"/>
        <w:spacing w:after="0" w:line="0" w:lineRule="atLeast"/>
        <w:ind w:left="540"/>
        <w:jc w:val="both"/>
        <w:rPr>
          <w:szCs w:val="22"/>
        </w:rPr>
      </w:pPr>
    </w:p>
    <w:p w14:paraId="680017C5" w14:textId="4730BDFD" w:rsidR="00B81766" w:rsidRPr="0012708E" w:rsidRDefault="00DD7875" w:rsidP="007E5830">
      <w:pPr>
        <w:tabs>
          <w:tab w:val="left" w:pos="540"/>
          <w:tab w:val="left" w:pos="1080"/>
        </w:tabs>
        <w:spacing w:line="280" w:lineRule="atLeast"/>
        <w:ind w:right="389"/>
        <w:jc w:val="thaiDistribute"/>
        <w:rPr>
          <w:rFonts w:cs="Times New Roman"/>
          <w:b/>
          <w:bCs/>
          <w:szCs w:val="22"/>
        </w:rPr>
      </w:pPr>
      <w:r w:rsidRPr="0012708E">
        <w:rPr>
          <w:rFonts w:cs="Times New Roman"/>
          <w:b/>
          <w:bCs/>
          <w:szCs w:val="22"/>
        </w:rPr>
        <w:t>3</w:t>
      </w:r>
      <w:r w:rsidR="00D063DB">
        <w:rPr>
          <w:rFonts w:cs="Times New Roman"/>
          <w:b/>
          <w:bCs/>
          <w:szCs w:val="22"/>
        </w:rPr>
        <w:t>3</w:t>
      </w:r>
      <w:r w:rsidRPr="0012708E">
        <w:rPr>
          <w:rFonts w:cs="Times New Roman"/>
          <w:b/>
          <w:bCs/>
          <w:szCs w:val="22"/>
        </w:rPr>
        <w:t>.1</w:t>
      </w:r>
      <w:r w:rsidR="00B81766" w:rsidRPr="0012708E">
        <w:rPr>
          <w:rFonts w:cs="Times New Roman"/>
          <w:b/>
          <w:bCs/>
          <w:szCs w:val="22"/>
        </w:rPr>
        <w:tab/>
        <w:t>Leases as lessee</w:t>
      </w:r>
    </w:p>
    <w:p w14:paraId="669CDA79" w14:textId="77777777" w:rsidR="00B81766" w:rsidRPr="00B95516" w:rsidRDefault="00B81766" w:rsidP="00B95516">
      <w:pPr>
        <w:spacing w:line="240" w:lineRule="atLeast"/>
        <w:ind w:left="540"/>
        <w:jc w:val="both"/>
        <w:rPr>
          <w:rFonts w:cs="Times New Roman"/>
          <w:szCs w:val="22"/>
          <w:lang w:bidi="th-TH"/>
        </w:rPr>
      </w:pPr>
    </w:p>
    <w:p w14:paraId="2A76421A" w14:textId="481EA570" w:rsidR="00B81766" w:rsidRDefault="00DA3022" w:rsidP="00B95516">
      <w:pPr>
        <w:spacing w:line="240" w:lineRule="atLeast"/>
        <w:ind w:left="540"/>
        <w:jc w:val="both"/>
        <w:rPr>
          <w:rFonts w:cs="Times New Roman"/>
          <w:szCs w:val="22"/>
        </w:rPr>
      </w:pPr>
      <w:r w:rsidRPr="0012708E">
        <w:rPr>
          <w:rFonts w:cs="Times New Roman"/>
          <w:szCs w:val="22"/>
          <w:lang w:bidi="th-TH"/>
        </w:rPr>
        <w:t xml:space="preserve">As at </w:t>
      </w:r>
      <w:r w:rsidR="009C2A39">
        <w:rPr>
          <w:rFonts w:cs="Times New Roman"/>
          <w:szCs w:val="22"/>
          <w:lang w:bidi="th-TH"/>
        </w:rPr>
        <w:t>3</w:t>
      </w:r>
      <w:r w:rsidR="004740DA">
        <w:rPr>
          <w:rFonts w:cs="Times New Roman"/>
          <w:szCs w:val="22"/>
          <w:lang w:bidi="th-TH"/>
        </w:rPr>
        <w:t xml:space="preserve">0 June 2025, </w:t>
      </w:r>
      <w:r w:rsidRPr="0012708E">
        <w:rPr>
          <w:rFonts w:cs="Times New Roman"/>
          <w:szCs w:val="22"/>
          <w:lang w:bidi="th-TH"/>
        </w:rPr>
        <w:t>the</w:t>
      </w:r>
      <w:r w:rsidR="00C71D8F" w:rsidRPr="0012708E">
        <w:rPr>
          <w:rFonts w:cs="Times New Roman"/>
          <w:szCs w:val="22"/>
          <w:lang w:bidi="th-TH"/>
        </w:rPr>
        <w:t xml:space="preserve"> Group </w:t>
      </w:r>
      <w:r w:rsidRPr="0012708E">
        <w:rPr>
          <w:rFonts w:cs="Times New Roman"/>
          <w:szCs w:val="22"/>
          <w:lang w:bidi="th-TH"/>
        </w:rPr>
        <w:t>has several lease agreements</w:t>
      </w:r>
      <w:r w:rsidR="00C71D8F" w:rsidRPr="0012708E">
        <w:rPr>
          <w:rFonts w:cs="Times New Roman"/>
          <w:szCs w:val="22"/>
          <w:lang w:bidi="th-TH"/>
        </w:rPr>
        <w:t xml:space="preserve"> of</w:t>
      </w:r>
      <w:r w:rsidR="008002FC" w:rsidRPr="0012708E">
        <w:rPr>
          <w:rFonts w:cs="Times New Roman"/>
          <w:szCs w:val="22"/>
          <w:lang w:bidi="th-TH"/>
        </w:rPr>
        <w:t xml:space="preserve"> </w:t>
      </w:r>
      <w:r w:rsidR="00C71D8F" w:rsidRPr="0012708E">
        <w:rPr>
          <w:rFonts w:cs="Times New Roman"/>
          <w:szCs w:val="22"/>
          <w:lang w:bidi="th-TH"/>
        </w:rPr>
        <w:t>building, office spaces and vehicles with local companies and non-related persons</w:t>
      </w:r>
      <w:r w:rsidR="00163D0A" w:rsidRPr="0012708E">
        <w:rPr>
          <w:rFonts w:cs="Times New Roman"/>
          <w:szCs w:val="22"/>
          <w:lang w:bidi="th-TH"/>
        </w:rPr>
        <w:t xml:space="preserve"> for</w:t>
      </w:r>
      <w:r w:rsidR="00C33CFE">
        <w:rPr>
          <w:rFonts w:cs="Times New Roman"/>
          <w:szCs w:val="22"/>
          <w:lang w:bidi="th-TH"/>
        </w:rPr>
        <w:t xml:space="preserve"> a</w:t>
      </w:r>
      <w:r w:rsidR="00163D0A" w:rsidRPr="0012708E">
        <w:rPr>
          <w:rFonts w:cs="Times New Roman"/>
          <w:szCs w:val="22"/>
          <w:lang w:bidi="th-TH"/>
        </w:rPr>
        <w:t xml:space="preserve"> period </w:t>
      </w:r>
      <w:r w:rsidR="005F6469">
        <w:rPr>
          <w:rFonts w:cs="Times New Roman"/>
          <w:szCs w:val="22"/>
          <w:lang w:bidi="th-TH"/>
        </w:rPr>
        <w:t>of</w:t>
      </w:r>
      <w:r w:rsidR="00163D0A" w:rsidRPr="0012708E">
        <w:rPr>
          <w:rFonts w:cs="Times New Roman"/>
          <w:szCs w:val="22"/>
          <w:lang w:bidi="th-TH"/>
        </w:rPr>
        <w:t xml:space="preserve"> </w:t>
      </w:r>
      <w:r w:rsidR="00CD0E25">
        <w:rPr>
          <w:rFonts w:cs="Times New Roman"/>
          <w:szCs w:val="22"/>
          <w:lang w:bidi="th-TH"/>
        </w:rPr>
        <w:t>1</w:t>
      </w:r>
      <w:r w:rsidR="00CD0E25" w:rsidRPr="00B95516">
        <w:rPr>
          <w:rFonts w:cs="Times New Roman"/>
          <w:szCs w:val="22"/>
          <w:lang w:bidi="th-TH"/>
        </w:rPr>
        <w:t xml:space="preserve"> </w:t>
      </w:r>
      <w:r w:rsidR="008C6F6B">
        <w:rPr>
          <w:rFonts w:cs="Times New Roman"/>
          <w:szCs w:val="22"/>
          <w:lang w:bidi="th-TH"/>
        </w:rPr>
        <w:t>-</w:t>
      </w:r>
      <w:r w:rsidR="00AD31FF" w:rsidRPr="00CD0E25">
        <w:rPr>
          <w:rFonts w:cs="Times New Roman"/>
          <w:szCs w:val="22"/>
          <w:lang w:bidi="th-TH"/>
        </w:rPr>
        <w:t xml:space="preserve"> </w:t>
      </w:r>
      <w:r w:rsidR="00CD0E25" w:rsidRPr="00AA6956">
        <w:rPr>
          <w:rFonts w:cs="Times New Roman"/>
          <w:szCs w:val="22"/>
          <w:lang w:bidi="th-TH"/>
        </w:rPr>
        <w:t>13</w:t>
      </w:r>
      <w:r w:rsidR="00A25679">
        <w:rPr>
          <w:rFonts w:cs="Times New Roman"/>
          <w:szCs w:val="22"/>
          <w:lang w:bidi="th-TH"/>
        </w:rPr>
        <w:t xml:space="preserve"> </w:t>
      </w:r>
      <w:r w:rsidR="00C71D8F" w:rsidRPr="0012708E">
        <w:rPr>
          <w:rFonts w:cs="Times New Roman"/>
          <w:szCs w:val="22"/>
          <w:lang w:bidi="th-TH"/>
        </w:rPr>
        <w:t xml:space="preserve">years </w:t>
      </w:r>
      <w:r w:rsidR="00C71D8F" w:rsidRPr="004740DA">
        <w:rPr>
          <w:rFonts w:cs="Times New Roman"/>
          <w:i/>
          <w:iCs/>
          <w:szCs w:val="22"/>
          <w:lang w:bidi="th-TH"/>
        </w:rPr>
        <w:t>(</w:t>
      </w:r>
      <w:r w:rsidR="004740DA">
        <w:rPr>
          <w:rFonts w:cs="Times New Roman"/>
          <w:i/>
          <w:iCs/>
          <w:szCs w:val="22"/>
          <w:lang w:bidi="th-TH"/>
        </w:rPr>
        <w:t xml:space="preserve">31 December </w:t>
      </w:r>
      <w:r w:rsidR="004444DB" w:rsidRPr="004740DA">
        <w:rPr>
          <w:rFonts w:cs="Times New Roman"/>
          <w:i/>
          <w:iCs/>
          <w:szCs w:val="22"/>
          <w:lang w:bidi="th-TH"/>
        </w:rPr>
        <w:t>202</w:t>
      </w:r>
      <w:r w:rsidR="004740DA">
        <w:rPr>
          <w:rFonts w:cs="Times New Roman"/>
          <w:i/>
          <w:iCs/>
          <w:szCs w:val="22"/>
          <w:lang w:bidi="th-TH"/>
        </w:rPr>
        <w:t>4</w:t>
      </w:r>
      <w:r w:rsidRPr="004740DA">
        <w:rPr>
          <w:rFonts w:cs="Times New Roman"/>
          <w:i/>
          <w:iCs/>
          <w:szCs w:val="22"/>
          <w:lang w:bidi="th-TH"/>
        </w:rPr>
        <w:t>:</w:t>
      </w:r>
      <w:r w:rsidR="00C71D8F" w:rsidRPr="004740DA">
        <w:rPr>
          <w:rFonts w:cs="Times New Roman"/>
          <w:i/>
          <w:iCs/>
          <w:szCs w:val="22"/>
          <w:lang w:bidi="th-TH"/>
        </w:rPr>
        <w:t xml:space="preserve"> </w:t>
      </w:r>
      <w:r w:rsidR="009D2C2D" w:rsidRPr="004740DA">
        <w:rPr>
          <w:rFonts w:cs="Times New Roman"/>
          <w:i/>
          <w:iCs/>
          <w:szCs w:val="22"/>
          <w:lang w:bidi="th-TH"/>
        </w:rPr>
        <w:t>1</w:t>
      </w:r>
      <w:r w:rsidR="004740DA">
        <w:rPr>
          <w:rFonts w:cstheme="minorBidi" w:hint="cs"/>
          <w:i/>
          <w:iCs/>
          <w:szCs w:val="22"/>
          <w:cs/>
          <w:lang w:bidi="th-TH"/>
        </w:rPr>
        <w:t xml:space="preserve"> </w:t>
      </w:r>
      <w:r w:rsidR="004740DA">
        <w:rPr>
          <w:rFonts w:cstheme="minorBidi"/>
          <w:i/>
          <w:iCs/>
          <w:szCs w:val="22"/>
          <w:lang w:val="en-US" w:bidi="th-TH"/>
        </w:rPr>
        <w:t xml:space="preserve">- </w:t>
      </w:r>
      <w:r w:rsidR="00C71D8F" w:rsidRPr="004740DA">
        <w:rPr>
          <w:rFonts w:cs="Times New Roman"/>
          <w:i/>
          <w:iCs/>
          <w:szCs w:val="22"/>
          <w:lang w:bidi="th-TH"/>
        </w:rPr>
        <w:t>1</w:t>
      </w:r>
      <w:r w:rsidR="00BB2625" w:rsidRPr="004740DA">
        <w:rPr>
          <w:rFonts w:cs="Times New Roman"/>
          <w:i/>
          <w:iCs/>
          <w:szCs w:val="22"/>
          <w:lang w:bidi="th-TH"/>
        </w:rPr>
        <w:t>3</w:t>
      </w:r>
      <w:r w:rsidR="00C71D8F" w:rsidRPr="004740DA">
        <w:rPr>
          <w:rFonts w:cs="Times New Roman"/>
          <w:i/>
          <w:iCs/>
          <w:szCs w:val="22"/>
          <w:lang w:bidi="th-TH"/>
        </w:rPr>
        <w:t xml:space="preserve"> years)</w:t>
      </w:r>
      <w:r w:rsidR="009025F9" w:rsidRPr="0012708E">
        <w:rPr>
          <w:rFonts w:cs="Times New Roman"/>
          <w:szCs w:val="22"/>
          <w:lang w:bidi="th-TH"/>
        </w:rPr>
        <w:t>.</w:t>
      </w:r>
      <w:r w:rsidR="007F08AE">
        <w:rPr>
          <w:rFonts w:cs="Times New Roman"/>
          <w:szCs w:val="22"/>
          <w:lang w:bidi="th-TH"/>
        </w:rPr>
        <w:t xml:space="preserve"> </w:t>
      </w:r>
      <w:r w:rsidR="00661947" w:rsidRPr="0012708E">
        <w:rPr>
          <w:rFonts w:cs="Times New Roman"/>
          <w:szCs w:val="22"/>
          <w:lang w:bidi="th-TH"/>
        </w:rPr>
        <w:t>Lease payment</w:t>
      </w:r>
      <w:r w:rsidR="00661947" w:rsidRPr="0012708E">
        <w:rPr>
          <w:rFonts w:cs="Times New Roman"/>
          <w:szCs w:val="22"/>
        </w:rPr>
        <w:t xml:space="preserve"> is specified in the </w:t>
      </w:r>
      <w:r w:rsidR="005F6469">
        <w:rPr>
          <w:rFonts w:cs="Times New Roman"/>
          <w:szCs w:val="22"/>
        </w:rPr>
        <w:t>agreement</w:t>
      </w:r>
      <w:r w:rsidR="0021478F">
        <w:rPr>
          <w:rFonts w:cs="Times New Roman"/>
          <w:szCs w:val="22"/>
        </w:rPr>
        <w:t>s</w:t>
      </w:r>
      <w:r w:rsidR="004733FC" w:rsidRPr="0012708E">
        <w:rPr>
          <w:rFonts w:cs="Times New Roman"/>
          <w:szCs w:val="22"/>
        </w:rPr>
        <w:t xml:space="preserve">. </w:t>
      </w:r>
      <w:r w:rsidRPr="0012708E">
        <w:rPr>
          <w:rFonts w:cs="Times New Roman"/>
          <w:szCs w:val="22"/>
        </w:rPr>
        <w:t xml:space="preserve"> </w:t>
      </w:r>
    </w:p>
    <w:p w14:paraId="59F2E7EC" w14:textId="77777777" w:rsidR="00492C40" w:rsidRPr="0012708E" w:rsidRDefault="00492C40" w:rsidP="00B95516">
      <w:pPr>
        <w:spacing w:line="240" w:lineRule="atLeast"/>
        <w:ind w:left="540"/>
        <w:jc w:val="both"/>
        <w:rPr>
          <w:rFonts w:cs="Times New Roman"/>
          <w:szCs w:val="22"/>
          <w:lang w:bidi="th-TH"/>
        </w:rPr>
      </w:pPr>
    </w:p>
    <w:p w14:paraId="502C366A" w14:textId="57541072" w:rsidR="004733FC" w:rsidRPr="0012708E" w:rsidRDefault="004733FC" w:rsidP="00223B27">
      <w:pPr>
        <w:ind w:firstLine="540"/>
        <w:rPr>
          <w:rFonts w:cs="Times New Roman"/>
          <w:b/>
          <w:bCs/>
          <w:i/>
          <w:iCs/>
          <w:szCs w:val="22"/>
        </w:rPr>
      </w:pPr>
      <w:r w:rsidRPr="0012708E">
        <w:rPr>
          <w:rFonts w:cs="Times New Roman"/>
          <w:b/>
          <w:bCs/>
          <w:i/>
          <w:iCs/>
          <w:szCs w:val="22"/>
        </w:rPr>
        <w:t>Right-of-use assets</w:t>
      </w:r>
    </w:p>
    <w:p w14:paraId="0C539CDB" w14:textId="46210621" w:rsidR="00BD2289" w:rsidRPr="00DE066A" w:rsidRDefault="00BD2289" w:rsidP="00EC65EE">
      <w:pPr>
        <w:pStyle w:val="block"/>
        <w:spacing w:after="0" w:line="0" w:lineRule="atLeast"/>
        <w:ind w:left="540"/>
        <w:jc w:val="both"/>
        <w:rPr>
          <w:rFonts w:cs="Times New Roman"/>
          <w:szCs w:val="22"/>
        </w:rPr>
      </w:pPr>
    </w:p>
    <w:tbl>
      <w:tblPr>
        <w:tblW w:w="9180" w:type="dxa"/>
        <w:tblInd w:w="450" w:type="dxa"/>
        <w:tblLayout w:type="fixed"/>
        <w:tblLook w:val="00A0" w:firstRow="1" w:lastRow="0" w:firstColumn="1" w:lastColumn="0" w:noHBand="0" w:noVBand="0"/>
      </w:tblPr>
      <w:tblGrid>
        <w:gridCol w:w="4500"/>
        <w:gridCol w:w="1350"/>
        <w:gridCol w:w="288"/>
        <w:gridCol w:w="1422"/>
        <w:gridCol w:w="269"/>
        <w:gridCol w:w="1351"/>
      </w:tblGrid>
      <w:tr w:rsidR="009D35D4" w:rsidRPr="00AB5DFA" w14:paraId="237D8B75" w14:textId="77777777" w:rsidTr="00080F43">
        <w:tc>
          <w:tcPr>
            <w:tcW w:w="4500" w:type="dxa"/>
          </w:tcPr>
          <w:p w14:paraId="44C2684B" w14:textId="77777777" w:rsidR="009D35D4" w:rsidRPr="00AB5DFA" w:rsidRDefault="009D35D4" w:rsidP="00080F43">
            <w:pPr>
              <w:spacing w:line="240" w:lineRule="atLeast"/>
              <w:ind w:left="180" w:hanging="180"/>
              <w:rPr>
                <w:rFonts w:cs="Times New Roman"/>
                <w:b/>
                <w:bCs/>
                <w:szCs w:val="22"/>
                <w:lang w:bidi="th-TH"/>
              </w:rPr>
            </w:pPr>
          </w:p>
        </w:tc>
        <w:tc>
          <w:tcPr>
            <w:tcW w:w="4680" w:type="dxa"/>
            <w:gridSpan w:val="5"/>
          </w:tcPr>
          <w:p w14:paraId="7127EB5F" w14:textId="77777777" w:rsidR="009D35D4" w:rsidRPr="00AB5DFA" w:rsidRDefault="009D35D4" w:rsidP="00080F43">
            <w:pPr>
              <w:spacing w:line="240" w:lineRule="atLeast"/>
              <w:ind w:left="-108" w:right="-108"/>
              <w:jc w:val="center"/>
              <w:rPr>
                <w:rFonts w:cs="Times New Roman"/>
                <w:szCs w:val="22"/>
              </w:rPr>
            </w:pPr>
            <w:r w:rsidRPr="00DA1C1F">
              <w:rPr>
                <w:rFonts w:cs="Times New Roman"/>
                <w:b/>
                <w:bCs/>
                <w:szCs w:val="22"/>
              </w:rPr>
              <w:t>Consolidated</w:t>
            </w:r>
            <w:r w:rsidRPr="00AB5DFA">
              <w:rPr>
                <w:rFonts w:cs="Times New Roman"/>
                <w:b/>
                <w:bCs/>
                <w:szCs w:val="22"/>
              </w:rPr>
              <w:t xml:space="preserve"> </w:t>
            </w:r>
          </w:p>
        </w:tc>
      </w:tr>
      <w:tr w:rsidR="009D35D4" w:rsidRPr="00AB5DFA" w14:paraId="06AB5891" w14:textId="77777777" w:rsidTr="00080F43">
        <w:tc>
          <w:tcPr>
            <w:tcW w:w="4500" w:type="dxa"/>
          </w:tcPr>
          <w:p w14:paraId="225BC95E" w14:textId="77777777" w:rsidR="009D35D4" w:rsidRPr="00AB5DFA" w:rsidRDefault="009D35D4" w:rsidP="00080F43">
            <w:pPr>
              <w:spacing w:line="240" w:lineRule="atLeast"/>
              <w:ind w:left="180" w:hanging="180"/>
              <w:rPr>
                <w:rFonts w:cs="Times New Roman"/>
                <w:b/>
                <w:bCs/>
                <w:szCs w:val="22"/>
                <w:lang w:bidi="th-TH"/>
              </w:rPr>
            </w:pPr>
          </w:p>
        </w:tc>
        <w:tc>
          <w:tcPr>
            <w:tcW w:w="1350" w:type="dxa"/>
          </w:tcPr>
          <w:p w14:paraId="3648E807" w14:textId="77777777" w:rsidR="009D35D4" w:rsidRPr="00AB5DFA" w:rsidRDefault="009D35D4" w:rsidP="00080F43">
            <w:pPr>
              <w:spacing w:line="240" w:lineRule="atLeast"/>
              <w:ind w:left="-108" w:right="-108"/>
              <w:jc w:val="center"/>
              <w:rPr>
                <w:rFonts w:cs="Times New Roman"/>
                <w:szCs w:val="22"/>
              </w:rPr>
            </w:pPr>
            <w:r w:rsidRPr="00AB5DFA">
              <w:rPr>
                <w:rFonts w:cs="Times New Roman"/>
                <w:szCs w:val="22"/>
              </w:rPr>
              <w:t>Building and office spaces</w:t>
            </w:r>
          </w:p>
        </w:tc>
        <w:tc>
          <w:tcPr>
            <w:tcW w:w="288" w:type="dxa"/>
          </w:tcPr>
          <w:p w14:paraId="25FA15F5" w14:textId="77777777" w:rsidR="009D35D4" w:rsidRPr="00AB5DFA" w:rsidRDefault="009D35D4" w:rsidP="00080F43">
            <w:pPr>
              <w:spacing w:line="240" w:lineRule="atLeast"/>
              <w:ind w:left="-108" w:right="-108"/>
              <w:jc w:val="center"/>
              <w:rPr>
                <w:rFonts w:cs="Times New Roman"/>
                <w:szCs w:val="22"/>
              </w:rPr>
            </w:pPr>
          </w:p>
        </w:tc>
        <w:tc>
          <w:tcPr>
            <w:tcW w:w="1422" w:type="dxa"/>
            <w:vAlign w:val="bottom"/>
          </w:tcPr>
          <w:p w14:paraId="06292170" w14:textId="77777777" w:rsidR="009D35D4" w:rsidRPr="00AB5DFA" w:rsidRDefault="009D35D4" w:rsidP="00080F43">
            <w:pPr>
              <w:spacing w:line="240" w:lineRule="atLeast"/>
              <w:ind w:left="-108" w:right="-108"/>
              <w:jc w:val="center"/>
              <w:rPr>
                <w:rFonts w:cs="Times New Roman"/>
                <w:szCs w:val="22"/>
                <w:rtl/>
                <w:cs/>
              </w:rPr>
            </w:pPr>
            <w:r w:rsidRPr="00AB5DFA">
              <w:rPr>
                <w:rFonts w:cs="Times New Roman"/>
                <w:szCs w:val="22"/>
              </w:rPr>
              <w:t>Vehicles</w:t>
            </w:r>
          </w:p>
        </w:tc>
        <w:tc>
          <w:tcPr>
            <w:tcW w:w="269" w:type="dxa"/>
          </w:tcPr>
          <w:p w14:paraId="72F47976" w14:textId="77777777" w:rsidR="009D35D4" w:rsidRPr="00AB5DFA" w:rsidRDefault="009D35D4" w:rsidP="00080F43">
            <w:pPr>
              <w:spacing w:line="240" w:lineRule="atLeast"/>
              <w:ind w:left="-108" w:right="-108"/>
              <w:rPr>
                <w:rFonts w:cs="Times New Roman"/>
                <w:szCs w:val="22"/>
                <w:rtl/>
                <w:cs/>
              </w:rPr>
            </w:pPr>
          </w:p>
        </w:tc>
        <w:tc>
          <w:tcPr>
            <w:tcW w:w="1351" w:type="dxa"/>
            <w:vAlign w:val="bottom"/>
          </w:tcPr>
          <w:p w14:paraId="27E4916A" w14:textId="77777777" w:rsidR="009D35D4" w:rsidRPr="00AB5DFA" w:rsidRDefault="009D35D4" w:rsidP="00080F43">
            <w:pPr>
              <w:spacing w:line="240" w:lineRule="atLeast"/>
              <w:ind w:left="-108" w:right="-108"/>
              <w:jc w:val="center"/>
              <w:rPr>
                <w:rFonts w:cs="Times New Roman"/>
                <w:szCs w:val="22"/>
                <w:rtl/>
                <w:cs/>
              </w:rPr>
            </w:pPr>
            <w:r w:rsidRPr="00AB5DFA">
              <w:rPr>
                <w:rFonts w:cs="Times New Roman"/>
                <w:szCs w:val="22"/>
              </w:rPr>
              <w:t>Total</w:t>
            </w:r>
          </w:p>
        </w:tc>
      </w:tr>
      <w:tr w:rsidR="009D35D4" w:rsidRPr="00AB5DFA" w14:paraId="7F68A4FD" w14:textId="77777777" w:rsidTr="00080F43">
        <w:tc>
          <w:tcPr>
            <w:tcW w:w="4500" w:type="dxa"/>
          </w:tcPr>
          <w:p w14:paraId="767169F8" w14:textId="77777777" w:rsidR="009D35D4" w:rsidRPr="00AB5DFA" w:rsidRDefault="009D35D4" w:rsidP="00080F43">
            <w:pPr>
              <w:spacing w:line="240" w:lineRule="atLeast"/>
              <w:ind w:left="180" w:hanging="180"/>
              <w:rPr>
                <w:rFonts w:cs="Times New Roman"/>
                <w:b/>
                <w:bCs/>
                <w:szCs w:val="22"/>
                <w:lang w:bidi="th-TH"/>
              </w:rPr>
            </w:pPr>
          </w:p>
        </w:tc>
        <w:tc>
          <w:tcPr>
            <w:tcW w:w="4680" w:type="dxa"/>
            <w:gridSpan w:val="5"/>
          </w:tcPr>
          <w:p w14:paraId="77FB513E" w14:textId="77777777" w:rsidR="009D35D4" w:rsidRPr="00AB5DFA" w:rsidRDefault="009D35D4" w:rsidP="00080F43">
            <w:pPr>
              <w:spacing w:line="240" w:lineRule="atLeast"/>
              <w:ind w:left="-108" w:right="-108"/>
              <w:jc w:val="center"/>
              <w:rPr>
                <w:rFonts w:cs="Times New Roman"/>
                <w:szCs w:val="22"/>
              </w:rPr>
            </w:pPr>
            <w:r w:rsidRPr="00AB5DFA">
              <w:rPr>
                <w:rFonts w:cs="Times New Roman"/>
                <w:i/>
                <w:iCs/>
                <w:szCs w:val="22"/>
              </w:rPr>
              <w:t>(in thousand Baht)</w:t>
            </w:r>
          </w:p>
        </w:tc>
      </w:tr>
      <w:tr w:rsidR="00DE066A" w:rsidRPr="00AB5DFA" w14:paraId="4206A151" w14:textId="77777777" w:rsidTr="00080F43">
        <w:tc>
          <w:tcPr>
            <w:tcW w:w="4500" w:type="dxa"/>
          </w:tcPr>
          <w:p w14:paraId="6C8E8CA5" w14:textId="6960991B" w:rsidR="00DE066A" w:rsidRPr="00AB5DFA" w:rsidRDefault="00DE066A" w:rsidP="00DE066A">
            <w:pPr>
              <w:spacing w:line="240" w:lineRule="atLeast"/>
              <w:ind w:right="-108"/>
              <w:rPr>
                <w:rFonts w:cs="Times New Roman"/>
                <w:color w:val="000000"/>
                <w:szCs w:val="22"/>
              </w:rPr>
            </w:pPr>
            <w:r w:rsidRPr="00AB5DFA">
              <w:rPr>
                <w:rFonts w:cs="Times New Roman"/>
                <w:color w:val="000000"/>
                <w:szCs w:val="22"/>
              </w:rPr>
              <w:t>At 1 January 202</w:t>
            </w:r>
            <w:r>
              <w:rPr>
                <w:rFonts w:cs="Times New Roman"/>
                <w:color w:val="000000"/>
                <w:szCs w:val="22"/>
              </w:rPr>
              <w:t>4</w:t>
            </w:r>
          </w:p>
        </w:tc>
        <w:tc>
          <w:tcPr>
            <w:tcW w:w="1350" w:type="dxa"/>
          </w:tcPr>
          <w:p w14:paraId="33B69732" w14:textId="2BF42BC5" w:rsidR="00DE066A" w:rsidRPr="00DE066A" w:rsidRDefault="00DE066A" w:rsidP="00DE066A">
            <w:pPr>
              <w:tabs>
                <w:tab w:val="decimal" w:pos="1139"/>
              </w:tabs>
              <w:rPr>
                <w:rFonts w:cs="Times New Roman"/>
                <w:szCs w:val="22"/>
              </w:rPr>
            </w:pPr>
            <w:r w:rsidRPr="00DE066A">
              <w:t>793,937</w:t>
            </w:r>
          </w:p>
        </w:tc>
        <w:tc>
          <w:tcPr>
            <w:tcW w:w="288" w:type="dxa"/>
          </w:tcPr>
          <w:p w14:paraId="7ED31960" w14:textId="77777777" w:rsidR="00DE066A" w:rsidRPr="00DE066A" w:rsidRDefault="00DE066A" w:rsidP="00DE066A">
            <w:pPr>
              <w:tabs>
                <w:tab w:val="decimal" w:pos="1155"/>
              </w:tabs>
              <w:rPr>
                <w:rFonts w:cs="Times New Roman"/>
                <w:szCs w:val="22"/>
              </w:rPr>
            </w:pPr>
          </w:p>
        </w:tc>
        <w:tc>
          <w:tcPr>
            <w:tcW w:w="1422" w:type="dxa"/>
          </w:tcPr>
          <w:p w14:paraId="03816B45" w14:textId="1F492ADE" w:rsidR="00DE066A" w:rsidRPr="00DE066A" w:rsidRDefault="00DE066A" w:rsidP="00DE066A">
            <w:pPr>
              <w:tabs>
                <w:tab w:val="decimal" w:pos="1155"/>
              </w:tabs>
              <w:rPr>
                <w:rFonts w:cs="Times New Roman"/>
                <w:color w:val="000000"/>
                <w:szCs w:val="22"/>
              </w:rPr>
            </w:pPr>
            <w:r w:rsidRPr="00DE066A">
              <w:t>7,104</w:t>
            </w:r>
          </w:p>
        </w:tc>
        <w:tc>
          <w:tcPr>
            <w:tcW w:w="269" w:type="dxa"/>
          </w:tcPr>
          <w:p w14:paraId="16FCDF0E" w14:textId="77777777" w:rsidR="00DE066A" w:rsidRPr="00DE066A" w:rsidRDefault="00DE066A" w:rsidP="00DE066A">
            <w:pPr>
              <w:tabs>
                <w:tab w:val="decimal" w:pos="1155"/>
              </w:tabs>
              <w:rPr>
                <w:rFonts w:cs="Times New Roman"/>
                <w:color w:val="000000"/>
                <w:szCs w:val="22"/>
              </w:rPr>
            </w:pPr>
          </w:p>
        </w:tc>
        <w:tc>
          <w:tcPr>
            <w:tcW w:w="1351" w:type="dxa"/>
          </w:tcPr>
          <w:p w14:paraId="7E05DD45" w14:textId="3CDCB7B0" w:rsidR="00DE066A" w:rsidRPr="00DE066A" w:rsidRDefault="00DE066A" w:rsidP="00DE066A">
            <w:pPr>
              <w:tabs>
                <w:tab w:val="decimal" w:pos="1155"/>
              </w:tabs>
              <w:rPr>
                <w:rFonts w:cs="Times New Roman"/>
                <w:color w:val="000000"/>
                <w:szCs w:val="22"/>
              </w:rPr>
            </w:pPr>
            <w:r w:rsidRPr="00DE066A">
              <w:t>801,041</w:t>
            </w:r>
          </w:p>
        </w:tc>
      </w:tr>
      <w:tr w:rsidR="00DE066A" w:rsidRPr="00AB5DFA" w14:paraId="1560D326" w14:textId="77777777" w:rsidTr="00080F43">
        <w:tc>
          <w:tcPr>
            <w:tcW w:w="4500" w:type="dxa"/>
          </w:tcPr>
          <w:p w14:paraId="13678701" w14:textId="77777777" w:rsidR="00DE066A" w:rsidRPr="00AB5DFA" w:rsidRDefault="00DE066A" w:rsidP="00DE066A">
            <w:pPr>
              <w:spacing w:line="240" w:lineRule="atLeast"/>
              <w:ind w:right="-108"/>
              <w:rPr>
                <w:rFonts w:cs="Times New Roman"/>
                <w:color w:val="000000"/>
                <w:szCs w:val="22"/>
                <w:lang w:bidi="th-TH"/>
              </w:rPr>
            </w:pPr>
            <w:r w:rsidRPr="00AB5DFA">
              <w:rPr>
                <w:rFonts w:cs="Times New Roman"/>
                <w:color w:val="000000"/>
                <w:szCs w:val="22"/>
                <w:lang w:bidi="th-TH"/>
              </w:rPr>
              <w:t>Additions</w:t>
            </w:r>
          </w:p>
        </w:tc>
        <w:tc>
          <w:tcPr>
            <w:tcW w:w="1350" w:type="dxa"/>
          </w:tcPr>
          <w:p w14:paraId="05B2FE65" w14:textId="0F1C156B" w:rsidR="00DE066A" w:rsidRPr="00AB5DFA" w:rsidRDefault="00DE066A" w:rsidP="00DE066A">
            <w:pPr>
              <w:tabs>
                <w:tab w:val="decimal" w:pos="1155"/>
              </w:tabs>
              <w:rPr>
                <w:rFonts w:cs="Times New Roman"/>
                <w:szCs w:val="22"/>
              </w:rPr>
            </w:pPr>
            <w:r w:rsidRPr="00D44ABA">
              <w:rPr>
                <w:rFonts w:cs="Times New Roman"/>
                <w:color w:val="000000"/>
                <w:szCs w:val="22"/>
              </w:rPr>
              <w:t>401,339</w:t>
            </w:r>
          </w:p>
        </w:tc>
        <w:tc>
          <w:tcPr>
            <w:tcW w:w="288" w:type="dxa"/>
          </w:tcPr>
          <w:p w14:paraId="3ED611AD" w14:textId="77777777" w:rsidR="00DE066A" w:rsidRPr="00AB5DFA" w:rsidRDefault="00DE066A" w:rsidP="00DE066A">
            <w:pPr>
              <w:tabs>
                <w:tab w:val="decimal" w:pos="1155"/>
              </w:tabs>
              <w:rPr>
                <w:rFonts w:cs="Times New Roman"/>
                <w:szCs w:val="22"/>
              </w:rPr>
            </w:pPr>
          </w:p>
        </w:tc>
        <w:tc>
          <w:tcPr>
            <w:tcW w:w="1422" w:type="dxa"/>
          </w:tcPr>
          <w:p w14:paraId="35710166" w14:textId="7CF16623" w:rsidR="00DE066A" w:rsidRPr="00AB5DFA" w:rsidRDefault="00DE066A" w:rsidP="00DE066A">
            <w:pPr>
              <w:tabs>
                <w:tab w:val="decimal" w:pos="1155"/>
              </w:tabs>
              <w:rPr>
                <w:rFonts w:cs="Times New Roman"/>
                <w:color w:val="000000"/>
                <w:szCs w:val="22"/>
              </w:rPr>
            </w:pPr>
            <w:r w:rsidRPr="00D44ABA">
              <w:rPr>
                <w:rFonts w:cs="Times New Roman"/>
                <w:color w:val="000000"/>
                <w:szCs w:val="22"/>
              </w:rPr>
              <w:t>7,473</w:t>
            </w:r>
          </w:p>
        </w:tc>
        <w:tc>
          <w:tcPr>
            <w:tcW w:w="269" w:type="dxa"/>
          </w:tcPr>
          <w:p w14:paraId="4B4F80F1" w14:textId="77777777" w:rsidR="00DE066A" w:rsidRPr="00AB5DFA" w:rsidRDefault="00DE066A" w:rsidP="00DE066A">
            <w:pPr>
              <w:tabs>
                <w:tab w:val="decimal" w:pos="1155"/>
              </w:tabs>
              <w:rPr>
                <w:rFonts w:cs="Times New Roman"/>
                <w:color w:val="000000"/>
                <w:szCs w:val="22"/>
              </w:rPr>
            </w:pPr>
          </w:p>
        </w:tc>
        <w:tc>
          <w:tcPr>
            <w:tcW w:w="1351" w:type="dxa"/>
          </w:tcPr>
          <w:p w14:paraId="4412840E" w14:textId="11A7E773" w:rsidR="00DE066A" w:rsidRPr="00AB5DFA" w:rsidRDefault="00DE066A" w:rsidP="00DE066A">
            <w:pPr>
              <w:tabs>
                <w:tab w:val="decimal" w:pos="1155"/>
              </w:tabs>
              <w:rPr>
                <w:rFonts w:cs="Times New Roman"/>
                <w:color w:val="000000"/>
                <w:szCs w:val="22"/>
              </w:rPr>
            </w:pPr>
            <w:r w:rsidRPr="00D44ABA">
              <w:rPr>
                <w:rFonts w:cs="Times New Roman"/>
                <w:color w:val="000000"/>
                <w:szCs w:val="22"/>
              </w:rPr>
              <w:t>408,812</w:t>
            </w:r>
          </w:p>
        </w:tc>
      </w:tr>
      <w:tr w:rsidR="00DE066A" w:rsidRPr="00AB5DFA" w14:paraId="07A3D552" w14:textId="77777777" w:rsidTr="00080F43">
        <w:tc>
          <w:tcPr>
            <w:tcW w:w="4500" w:type="dxa"/>
          </w:tcPr>
          <w:p w14:paraId="3E9105E9" w14:textId="77777777" w:rsidR="00DE066A" w:rsidRPr="00AB5DFA" w:rsidRDefault="00DE066A" w:rsidP="00DE066A">
            <w:pPr>
              <w:spacing w:line="240" w:lineRule="atLeast"/>
              <w:ind w:right="-108"/>
              <w:rPr>
                <w:rFonts w:cs="Times New Roman"/>
                <w:color w:val="000000"/>
                <w:szCs w:val="22"/>
                <w:lang w:bidi="th-TH"/>
              </w:rPr>
            </w:pPr>
            <w:r w:rsidRPr="00AB5DFA">
              <w:rPr>
                <w:rFonts w:cs="Times New Roman"/>
                <w:color w:val="000000"/>
                <w:szCs w:val="22"/>
                <w:lang w:bidi="th-TH"/>
              </w:rPr>
              <w:t>Depreciation charge for the year</w:t>
            </w:r>
          </w:p>
        </w:tc>
        <w:tc>
          <w:tcPr>
            <w:tcW w:w="1350" w:type="dxa"/>
          </w:tcPr>
          <w:p w14:paraId="5C9CA2D2" w14:textId="12681A6F" w:rsidR="00DE066A" w:rsidRPr="00AB5DFA" w:rsidRDefault="00DE066A" w:rsidP="00DE066A">
            <w:pPr>
              <w:pStyle w:val="acctfourfigures"/>
              <w:tabs>
                <w:tab w:val="clear" w:pos="765"/>
                <w:tab w:val="decimal" w:pos="1132"/>
              </w:tabs>
              <w:spacing w:line="240" w:lineRule="atLeast"/>
              <w:ind w:right="-79"/>
              <w:rPr>
                <w:rFonts w:cs="Times New Roman"/>
                <w:szCs w:val="22"/>
              </w:rPr>
            </w:pPr>
            <w:r w:rsidRPr="00D44ABA">
              <w:rPr>
                <w:rFonts w:cs="Times New Roman"/>
                <w:color w:val="000000"/>
                <w:szCs w:val="22"/>
              </w:rPr>
              <w:t>(134,646)</w:t>
            </w:r>
          </w:p>
        </w:tc>
        <w:tc>
          <w:tcPr>
            <w:tcW w:w="288" w:type="dxa"/>
          </w:tcPr>
          <w:p w14:paraId="001F30B4" w14:textId="77777777" w:rsidR="00DE066A" w:rsidRPr="00AB5DFA" w:rsidRDefault="00DE066A" w:rsidP="00DE066A">
            <w:pPr>
              <w:tabs>
                <w:tab w:val="decimal" w:pos="1155"/>
              </w:tabs>
              <w:rPr>
                <w:rFonts w:cs="Times New Roman"/>
                <w:szCs w:val="22"/>
              </w:rPr>
            </w:pPr>
          </w:p>
        </w:tc>
        <w:tc>
          <w:tcPr>
            <w:tcW w:w="1422" w:type="dxa"/>
          </w:tcPr>
          <w:p w14:paraId="479C17C5" w14:textId="0614C17E" w:rsidR="00DE066A" w:rsidRPr="00AB5DFA" w:rsidRDefault="00DE066A" w:rsidP="00DE066A">
            <w:pPr>
              <w:pStyle w:val="acctfourfigures"/>
              <w:tabs>
                <w:tab w:val="clear" w:pos="765"/>
                <w:tab w:val="decimal" w:pos="1132"/>
              </w:tabs>
              <w:spacing w:line="240" w:lineRule="atLeast"/>
              <w:ind w:right="-79"/>
              <w:rPr>
                <w:rFonts w:cs="Times New Roman"/>
                <w:color w:val="000000"/>
                <w:szCs w:val="22"/>
              </w:rPr>
            </w:pPr>
            <w:r w:rsidRPr="00D44ABA">
              <w:rPr>
                <w:rFonts w:cs="Times New Roman"/>
                <w:color w:val="000000"/>
                <w:szCs w:val="22"/>
              </w:rPr>
              <w:t>(4,072)</w:t>
            </w:r>
          </w:p>
        </w:tc>
        <w:tc>
          <w:tcPr>
            <w:tcW w:w="269" w:type="dxa"/>
          </w:tcPr>
          <w:p w14:paraId="4A48CB1E" w14:textId="77777777" w:rsidR="00DE066A" w:rsidRPr="00AB5DFA" w:rsidRDefault="00DE066A" w:rsidP="00DE066A">
            <w:pPr>
              <w:tabs>
                <w:tab w:val="decimal" w:pos="1155"/>
              </w:tabs>
              <w:rPr>
                <w:rFonts w:cs="Times New Roman"/>
                <w:color w:val="000000"/>
                <w:szCs w:val="22"/>
              </w:rPr>
            </w:pPr>
          </w:p>
        </w:tc>
        <w:tc>
          <w:tcPr>
            <w:tcW w:w="1351" w:type="dxa"/>
          </w:tcPr>
          <w:p w14:paraId="65A50AFF" w14:textId="3B81E96D" w:rsidR="00DE066A" w:rsidRPr="00AB5DFA" w:rsidRDefault="00DE066A" w:rsidP="00DE066A">
            <w:pPr>
              <w:pStyle w:val="acctfourfigures"/>
              <w:tabs>
                <w:tab w:val="clear" w:pos="765"/>
                <w:tab w:val="decimal" w:pos="1132"/>
              </w:tabs>
              <w:spacing w:line="240" w:lineRule="atLeast"/>
              <w:ind w:right="-79"/>
              <w:rPr>
                <w:rFonts w:cs="Times New Roman"/>
                <w:color w:val="000000"/>
                <w:szCs w:val="22"/>
              </w:rPr>
            </w:pPr>
            <w:r w:rsidRPr="00D44ABA">
              <w:rPr>
                <w:rFonts w:cs="Times New Roman"/>
                <w:color w:val="000000"/>
                <w:szCs w:val="22"/>
              </w:rPr>
              <w:t>(138,718)</w:t>
            </w:r>
          </w:p>
        </w:tc>
      </w:tr>
      <w:tr w:rsidR="00DE066A" w:rsidRPr="00AB5DFA" w14:paraId="1CEA90CF" w14:textId="77777777" w:rsidTr="00080F43">
        <w:tc>
          <w:tcPr>
            <w:tcW w:w="4500" w:type="dxa"/>
          </w:tcPr>
          <w:p w14:paraId="333B67DB" w14:textId="77777777" w:rsidR="00DE066A" w:rsidRPr="00AB5DFA" w:rsidRDefault="00DE066A" w:rsidP="00DE066A">
            <w:pPr>
              <w:spacing w:line="240" w:lineRule="atLeast"/>
              <w:ind w:right="-107"/>
              <w:rPr>
                <w:rFonts w:cs="Times New Roman"/>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tcPr>
          <w:p w14:paraId="090C17D3" w14:textId="40DF3392" w:rsidR="00DE066A" w:rsidRPr="00AB5DFA" w:rsidRDefault="00DE066A" w:rsidP="00DE066A">
            <w:pPr>
              <w:pStyle w:val="acctfourfigures"/>
              <w:tabs>
                <w:tab w:val="clear" w:pos="765"/>
                <w:tab w:val="decimal" w:pos="1132"/>
              </w:tabs>
              <w:spacing w:line="240" w:lineRule="atLeast"/>
              <w:ind w:right="-79"/>
              <w:rPr>
                <w:rFonts w:cs="Times New Roman"/>
                <w:szCs w:val="22"/>
              </w:rPr>
            </w:pPr>
            <w:r w:rsidRPr="00D44ABA">
              <w:rPr>
                <w:rFonts w:cs="Times New Roman"/>
                <w:color w:val="000000"/>
                <w:szCs w:val="22"/>
              </w:rPr>
              <w:t>(180,139)</w:t>
            </w:r>
          </w:p>
        </w:tc>
        <w:tc>
          <w:tcPr>
            <w:tcW w:w="288" w:type="dxa"/>
          </w:tcPr>
          <w:p w14:paraId="2FFAB645" w14:textId="77777777" w:rsidR="00DE066A" w:rsidRPr="00AB5DFA" w:rsidRDefault="00DE066A" w:rsidP="00DE066A">
            <w:pPr>
              <w:tabs>
                <w:tab w:val="decimal" w:pos="1155"/>
              </w:tabs>
              <w:rPr>
                <w:rFonts w:cs="Times New Roman"/>
                <w:szCs w:val="22"/>
              </w:rPr>
            </w:pPr>
          </w:p>
        </w:tc>
        <w:tc>
          <w:tcPr>
            <w:tcW w:w="1422" w:type="dxa"/>
            <w:tcBorders>
              <w:bottom w:val="single" w:sz="4" w:space="0" w:color="auto"/>
            </w:tcBorders>
          </w:tcPr>
          <w:p w14:paraId="402F4CE2" w14:textId="61099789" w:rsidR="00DE066A" w:rsidRPr="00AB5DFA" w:rsidRDefault="00DE066A" w:rsidP="00DE066A">
            <w:pPr>
              <w:pStyle w:val="acctfourfigures"/>
              <w:tabs>
                <w:tab w:val="clear" w:pos="765"/>
                <w:tab w:val="decimal" w:pos="1132"/>
              </w:tabs>
              <w:spacing w:line="240" w:lineRule="atLeast"/>
              <w:ind w:right="-79"/>
              <w:rPr>
                <w:rFonts w:cs="Times New Roman"/>
                <w:color w:val="000000"/>
                <w:szCs w:val="22"/>
              </w:rPr>
            </w:pPr>
            <w:r w:rsidRPr="00D44ABA">
              <w:rPr>
                <w:rFonts w:cs="Times New Roman"/>
                <w:color w:val="000000"/>
                <w:szCs w:val="22"/>
              </w:rPr>
              <w:t>-</w:t>
            </w:r>
          </w:p>
        </w:tc>
        <w:tc>
          <w:tcPr>
            <w:tcW w:w="269" w:type="dxa"/>
          </w:tcPr>
          <w:p w14:paraId="71A54F71" w14:textId="77777777" w:rsidR="00DE066A" w:rsidRPr="00AB5DFA" w:rsidRDefault="00DE066A" w:rsidP="00DE066A">
            <w:pPr>
              <w:tabs>
                <w:tab w:val="decimal" w:pos="1155"/>
              </w:tabs>
              <w:rPr>
                <w:rFonts w:cs="Times New Roman"/>
                <w:color w:val="000000"/>
                <w:szCs w:val="22"/>
              </w:rPr>
            </w:pPr>
          </w:p>
        </w:tc>
        <w:tc>
          <w:tcPr>
            <w:tcW w:w="1351" w:type="dxa"/>
            <w:tcBorders>
              <w:bottom w:val="single" w:sz="4" w:space="0" w:color="auto"/>
            </w:tcBorders>
          </w:tcPr>
          <w:p w14:paraId="6DE59DFB" w14:textId="5B450078" w:rsidR="00DE066A" w:rsidRPr="00AB5DFA" w:rsidRDefault="00DE066A" w:rsidP="00DE066A">
            <w:pPr>
              <w:pStyle w:val="acctfourfigures"/>
              <w:tabs>
                <w:tab w:val="clear" w:pos="765"/>
                <w:tab w:val="decimal" w:pos="1132"/>
              </w:tabs>
              <w:spacing w:line="240" w:lineRule="atLeast"/>
              <w:ind w:right="-79"/>
              <w:rPr>
                <w:rFonts w:cs="Times New Roman"/>
                <w:color w:val="000000"/>
                <w:szCs w:val="22"/>
              </w:rPr>
            </w:pPr>
            <w:r w:rsidRPr="00D44ABA">
              <w:rPr>
                <w:rFonts w:cs="Times New Roman"/>
                <w:color w:val="000000"/>
                <w:szCs w:val="22"/>
              </w:rPr>
              <w:t>(180,139)</w:t>
            </w:r>
          </w:p>
        </w:tc>
      </w:tr>
      <w:tr w:rsidR="00DE066A" w:rsidRPr="00AB5DFA" w14:paraId="45BF2570" w14:textId="77777777" w:rsidTr="00080F43">
        <w:tc>
          <w:tcPr>
            <w:tcW w:w="4500" w:type="dxa"/>
          </w:tcPr>
          <w:p w14:paraId="6DC21AF4" w14:textId="4971051A" w:rsidR="00DE066A" w:rsidRPr="00AB5DFA" w:rsidRDefault="00DE066A" w:rsidP="00DE066A">
            <w:pPr>
              <w:spacing w:line="240" w:lineRule="atLeast"/>
              <w:ind w:right="-108"/>
              <w:rPr>
                <w:rFonts w:cs="Times New Roman"/>
                <w:b/>
                <w:bCs/>
                <w:color w:val="000000"/>
                <w:szCs w:val="22"/>
                <w:lang w:bidi="th-TH"/>
              </w:rPr>
            </w:pPr>
            <w:r w:rsidRPr="00AB5DFA">
              <w:rPr>
                <w:rFonts w:cs="Times New Roman"/>
                <w:b/>
                <w:bCs/>
                <w:color w:val="000000"/>
                <w:szCs w:val="22"/>
                <w:lang w:bidi="th-TH"/>
              </w:rPr>
              <w:t>At 31 December 202</w:t>
            </w:r>
            <w:r>
              <w:rPr>
                <w:rFonts w:cs="Times New Roman"/>
                <w:b/>
                <w:bCs/>
                <w:color w:val="000000"/>
                <w:szCs w:val="22"/>
                <w:lang w:bidi="th-TH"/>
              </w:rPr>
              <w:t>4</w:t>
            </w:r>
            <w:r w:rsidRPr="00AB5DFA">
              <w:rPr>
                <w:rFonts w:cs="Times New Roman"/>
                <w:b/>
                <w:bCs/>
                <w:color w:val="000000"/>
                <w:szCs w:val="22"/>
                <w:lang w:bidi="th-TH"/>
              </w:rPr>
              <w:t xml:space="preserve"> and </w:t>
            </w:r>
            <w:r w:rsidRPr="00AB5DFA">
              <w:rPr>
                <w:rFonts w:cs="Times New Roman"/>
                <w:b/>
                <w:bCs/>
                <w:color w:val="000000"/>
                <w:szCs w:val="22"/>
              </w:rPr>
              <w:t>1 January 202</w:t>
            </w:r>
            <w:r>
              <w:rPr>
                <w:rFonts w:cs="Times New Roman"/>
                <w:b/>
                <w:bCs/>
                <w:color w:val="000000"/>
                <w:szCs w:val="22"/>
              </w:rPr>
              <w:t>5</w:t>
            </w:r>
          </w:p>
        </w:tc>
        <w:tc>
          <w:tcPr>
            <w:tcW w:w="1350" w:type="dxa"/>
            <w:tcBorders>
              <w:top w:val="single" w:sz="4" w:space="0" w:color="auto"/>
            </w:tcBorders>
          </w:tcPr>
          <w:p w14:paraId="4A9106F7" w14:textId="012FDC1B" w:rsidR="00DE066A" w:rsidRPr="00AB5DFA" w:rsidRDefault="00DE066A" w:rsidP="00DE066A">
            <w:pPr>
              <w:tabs>
                <w:tab w:val="decimal" w:pos="1139"/>
              </w:tabs>
              <w:rPr>
                <w:rFonts w:cstheme="minorBidi"/>
                <w:b/>
                <w:bCs/>
                <w:szCs w:val="28"/>
                <w:lang w:val="en-US" w:bidi="th-TH"/>
              </w:rPr>
            </w:pPr>
            <w:r w:rsidRPr="00D44ABA">
              <w:rPr>
                <w:rFonts w:cs="Times New Roman"/>
                <w:b/>
                <w:bCs/>
                <w:color w:val="000000"/>
                <w:szCs w:val="22"/>
              </w:rPr>
              <w:t>880,491</w:t>
            </w:r>
          </w:p>
        </w:tc>
        <w:tc>
          <w:tcPr>
            <w:tcW w:w="288" w:type="dxa"/>
          </w:tcPr>
          <w:p w14:paraId="38C5032E" w14:textId="77777777" w:rsidR="00DE066A" w:rsidRPr="00AB5DFA" w:rsidRDefault="00DE066A" w:rsidP="00DE066A">
            <w:pPr>
              <w:tabs>
                <w:tab w:val="decimal" w:pos="1155"/>
              </w:tabs>
              <w:rPr>
                <w:rFonts w:cs="Times New Roman"/>
                <w:szCs w:val="22"/>
              </w:rPr>
            </w:pPr>
          </w:p>
        </w:tc>
        <w:tc>
          <w:tcPr>
            <w:tcW w:w="1422" w:type="dxa"/>
            <w:tcBorders>
              <w:top w:val="single" w:sz="4" w:space="0" w:color="auto"/>
            </w:tcBorders>
          </w:tcPr>
          <w:p w14:paraId="7917C031" w14:textId="241BA97D" w:rsidR="00DE066A" w:rsidRPr="00AB5DFA" w:rsidRDefault="00DE066A" w:rsidP="00DE066A">
            <w:pPr>
              <w:tabs>
                <w:tab w:val="decimal" w:pos="1155"/>
              </w:tabs>
              <w:rPr>
                <w:rFonts w:cs="Times New Roman"/>
                <w:b/>
                <w:bCs/>
                <w:color w:val="000000"/>
                <w:szCs w:val="22"/>
              </w:rPr>
            </w:pPr>
            <w:r w:rsidRPr="00D44ABA">
              <w:rPr>
                <w:rFonts w:cs="Times New Roman"/>
                <w:b/>
                <w:bCs/>
                <w:color w:val="000000"/>
                <w:szCs w:val="22"/>
              </w:rPr>
              <w:t>10,505</w:t>
            </w:r>
          </w:p>
        </w:tc>
        <w:tc>
          <w:tcPr>
            <w:tcW w:w="269" w:type="dxa"/>
          </w:tcPr>
          <w:p w14:paraId="1F3518C1" w14:textId="77777777" w:rsidR="00DE066A" w:rsidRPr="00AB5DFA" w:rsidRDefault="00DE066A" w:rsidP="00DE066A">
            <w:pPr>
              <w:tabs>
                <w:tab w:val="decimal" w:pos="1155"/>
              </w:tabs>
              <w:rPr>
                <w:rFonts w:cs="Times New Roman"/>
                <w:b/>
                <w:bCs/>
                <w:color w:val="000000"/>
                <w:szCs w:val="22"/>
              </w:rPr>
            </w:pPr>
          </w:p>
        </w:tc>
        <w:tc>
          <w:tcPr>
            <w:tcW w:w="1351" w:type="dxa"/>
            <w:tcBorders>
              <w:top w:val="single" w:sz="4" w:space="0" w:color="auto"/>
            </w:tcBorders>
          </w:tcPr>
          <w:p w14:paraId="53036ED1" w14:textId="5441E44C" w:rsidR="00DE066A" w:rsidRPr="00AB5DFA" w:rsidRDefault="00DE066A" w:rsidP="00DE066A">
            <w:pPr>
              <w:tabs>
                <w:tab w:val="decimal" w:pos="1155"/>
              </w:tabs>
              <w:rPr>
                <w:rFonts w:cs="Times New Roman"/>
                <w:b/>
                <w:bCs/>
                <w:color w:val="000000"/>
                <w:szCs w:val="22"/>
                <w:lang w:val="en-US"/>
              </w:rPr>
            </w:pPr>
            <w:r w:rsidRPr="00D44ABA">
              <w:rPr>
                <w:rFonts w:cs="Times New Roman"/>
                <w:b/>
                <w:bCs/>
                <w:color w:val="000000"/>
                <w:szCs w:val="22"/>
              </w:rPr>
              <w:t>890,996</w:t>
            </w:r>
          </w:p>
        </w:tc>
      </w:tr>
      <w:tr w:rsidR="00CD0E25" w:rsidRPr="00AB5DFA" w14:paraId="320987B8" w14:textId="77777777" w:rsidTr="00080F43">
        <w:tc>
          <w:tcPr>
            <w:tcW w:w="4500" w:type="dxa"/>
          </w:tcPr>
          <w:p w14:paraId="510C078A" w14:textId="77777777" w:rsidR="00CD0E25" w:rsidRPr="00AB5DFA" w:rsidRDefault="00CD0E25" w:rsidP="00CD0E25">
            <w:pPr>
              <w:spacing w:line="240" w:lineRule="atLeast"/>
              <w:ind w:right="-108"/>
              <w:rPr>
                <w:rFonts w:cs="Times New Roman"/>
                <w:b/>
                <w:bCs/>
                <w:color w:val="000000"/>
                <w:szCs w:val="22"/>
                <w:lang w:bidi="th-TH"/>
              </w:rPr>
            </w:pPr>
            <w:r w:rsidRPr="00AB5DFA">
              <w:rPr>
                <w:rFonts w:cs="Times New Roman"/>
                <w:color w:val="000000"/>
                <w:szCs w:val="22"/>
                <w:lang w:bidi="th-TH"/>
              </w:rPr>
              <w:t>Additions</w:t>
            </w:r>
          </w:p>
        </w:tc>
        <w:tc>
          <w:tcPr>
            <w:tcW w:w="1350" w:type="dxa"/>
          </w:tcPr>
          <w:p w14:paraId="558A0868" w14:textId="6F34EBB0" w:rsidR="00CD0E25" w:rsidRPr="00AB5DFA" w:rsidRDefault="00CD0E25" w:rsidP="00CD0E25">
            <w:pPr>
              <w:tabs>
                <w:tab w:val="decimal" w:pos="1155"/>
              </w:tabs>
              <w:rPr>
                <w:rFonts w:cs="Times New Roman"/>
                <w:color w:val="000000"/>
                <w:szCs w:val="22"/>
              </w:rPr>
            </w:pPr>
            <w:r w:rsidRPr="00A643F0">
              <w:t>311,400</w:t>
            </w:r>
          </w:p>
        </w:tc>
        <w:tc>
          <w:tcPr>
            <w:tcW w:w="288" w:type="dxa"/>
          </w:tcPr>
          <w:p w14:paraId="2B715E5E" w14:textId="77777777" w:rsidR="00CD0E25" w:rsidRPr="00AB5DFA" w:rsidRDefault="00CD0E25" w:rsidP="00CD0E25">
            <w:pPr>
              <w:tabs>
                <w:tab w:val="decimal" w:pos="1155"/>
              </w:tabs>
              <w:rPr>
                <w:rFonts w:cs="Times New Roman"/>
                <w:color w:val="000000"/>
                <w:szCs w:val="22"/>
              </w:rPr>
            </w:pPr>
          </w:p>
        </w:tc>
        <w:tc>
          <w:tcPr>
            <w:tcW w:w="1422" w:type="dxa"/>
          </w:tcPr>
          <w:p w14:paraId="373DF4CC" w14:textId="5C42BD44" w:rsidR="00CD0E25" w:rsidRPr="00AB5DFA" w:rsidRDefault="00CD0E25" w:rsidP="00CD0E25">
            <w:pPr>
              <w:tabs>
                <w:tab w:val="decimal" w:pos="1155"/>
              </w:tabs>
              <w:rPr>
                <w:rFonts w:cs="Times New Roman"/>
                <w:color w:val="000000"/>
                <w:szCs w:val="22"/>
              </w:rPr>
            </w:pPr>
            <w:r w:rsidRPr="00A643F0">
              <w:t>6,303</w:t>
            </w:r>
          </w:p>
        </w:tc>
        <w:tc>
          <w:tcPr>
            <w:tcW w:w="269" w:type="dxa"/>
          </w:tcPr>
          <w:p w14:paraId="5EE4F5DF" w14:textId="77777777" w:rsidR="00CD0E25" w:rsidRPr="00AB5DFA" w:rsidRDefault="00CD0E25" w:rsidP="00CD0E25">
            <w:pPr>
              <w:tabs>
                <w:tab w:val="decimal" w:pos="1155"/>
              </w:tabs>
              <w:rPr>
                <w:rFonts w:cs="Times New Roman"/>
                <w:color w:val="000000"/>
                <w:szCs w:val="22"/>
              </w:rPr>
            </w:pPr>
          </w:p>
        </w:tc>
        <w:tc>
          <w:tcPr>
            <w:tcW w:w="1351" w:type="dxa"/>
          </w:tcPr>
          <w:p w14:paraId="10B95BF5" w14:textId="0763BD23" w:rsidR="00CD0E25" w:rsidRPr="00AB5DFA" w:rsidRDefault="00CD0E25" w:rsidP="00CD0E25">
            <w:pPr>
              <w:tabs>
                <w:tab w:val="decimal" w:pos="1155"/>
              </w:tabs>
              <w:rPr>
                <w:rFonts w:cs="Times New Roman"/>
                <w:color w:val="000000"/>
                <w:szCs w:val="22"/>
              </w:rPr>
            </w:pPr>
            <w:r w:rsidRPr="00A643F0">
              <w:t>317,703</w:t>
            </w:r>
          </w:p>
        </w:tc>
      </w:tr>
      <w:tr w:rsidR="00CD0E25" w:rsidRPr="00AB5DFA" w14:paraId="0DEF114B" w14:textId="77777777" w:rsidTr="00080F43">
        <w:trPr>
          <w:trHeight w:val="218"/>
        </w:trPr>
        <w:tc>
          <w:tcPr>
            <w:tcW w:w="4500" w:type="dxa"/>
          </w:tcPr>
          <w:p w14:paraId="32A85CC9" w14:textId="5F4CA00A" w:rsidR="00CD0E25" w:rsidRPr="00AB5DFA" w:rsidRDefault="00CD0E25" w:rsidP="00CD0E25">
            <w:pPr>
              <w:spacing w:line="240" w:lineRule="atLeast"/>
              <w:ind w:right="-108"/>
              <w:rPr>
                <w:rFonts w:cs="Times New Roman"/>
                <w:b/>
                <w:bCs/>
                <w:color w:val="000000"/>
                <w:szCs w:val="22"/>
                <w:lang w:val="en-US" w:bidi="th-TH"/>
              </w:rPr>
            </w:pPr>
            <w:r w:rsidRPr="00AB5DFA">
              <w:rPr>
                <w:rFonts w:cs="Times New Roman"/>
                <w:color w:val="000000"/>
                <w:szCs w:val="22"/>
                <w:lang w:bidi="th-TH"/>
              </w:rPr>
              <w:t xml:space="preserve">Depreciation charge for the </w:t>
            </w:r>
            <w:r>
              <w:rPr>
                <w:rFonts w:cs="Times New Roman"/>
                <w:color w:val="000000"/>
                <w:szCs w:val="22"/>
                <w:lang w:bidi="th-TH"/>
              </w:rPr>
              <w:t>period</w:t>
            </w:r>
          </w:p>
        </w:tc>
        <w:tc>
          <w:tcPr>
            <w:tcW w:w="1350" w:type="dxa"/>
          </w:tcPr>
          <w:p w14:paraId="7FFC54AC" w14:textId="185B9C9E" w:rsidR="00CD0E25" w:rsidRPr="00AB5DFA" w:rsidRDefault="00CD0E25" w:rsidP="00CD0E25">
            <w:pPr>
              <w:tabs>
                <w:tab w:val="decimal" w:pos="1155"/>
              </w:tabs>
              <w:ind w:right="-103"/>
              <w:rPr>
                <w:rFonts w:cs="Times New Roman"/>
                <w:color w:val="000000"/>
                <w:szCs w:val="22"/>
              </w:rPr>
            </w:pPr>
            <w:r w:rsidRPr="00A643F0">
              <w:t>(71,721)</w:t>
            </w:r>
          </w:p>
        </w:tc>
        <w:tc>
          <w:tcPr>
            <w:tcW w:w="288" w:type="dxa"/>
          </w:tcPr>
          <w:p w14:paraId="0E493988" w14:textId="77777777" w:rsidR="00CD0E25" w:rsidRPr="00AB5DFA" w:rsidRDefault="00CD0E25" w:rsidP="00CD0E25">
            <w:pPr>
              <w:tabs>
                <w:tab w:val="decimal" w:pos="1155"/>
              </w:tabs>
              <w:rPr>
                <w:rFonts w:cs="Times New Roman"/>
                <w:color w:val="000000"/>
                <w:szCs w:val="22"/>
              </w:rPr>
            </w:pPr>
          </w:p>
        </w:tc>
        <w:tc>
          <w:tcPr>
            <w:tcW w:w="1422" w:type="dxa"/>
          </w:tcPr>
          <w:p w14:paraId="2A30D160" w14:textId="0D941605" w:rsidR="00CD0E25" w:rsidRPr="00AB5DFA" w:rsidRDefault="00CD0E25" w:rsidP="00CD0E25">
            <w:pPr>
              <w:tabs>
                <w:tab w:val="decimal" w:pos="1155"/>
              </w:tabs>
              <w:rPr>
                <w:rFonts w:cs="Times New Roman"/>
                <w:color w:val="000000"/>
                <w:szCs w:val="22"/>
              </w:rPr>
            </w:pPr>
            <w:r w:rsidRPr="00A643F0">
              <w:t>(2,350)</w:t>
            </w:r>
          </w:p>
        </w:tc>
        <w:tc>
          <w:tcPr>
            <w:tcW w:w="269" w:type="dxa"/>
          </w:tcPr>
          <w:p w14:paraId="2DDD27D8" w14:textId="77777777" w:rsidR="00CD0E25" w:rsidRPr="00AB5DFA" w:rsidRDefault="00CD0E25" w:rsidP="00CD0E25">
            <w:pPr>
              <w:tabs>
                <w:tab w:val="decimal" w:pos="1155"/>
              </w:tabs>
              <w:rPr>
                <w:rFonts w:cs="Times New Roman"/>
                <w:color w:val="000000"/>
                <w:szCs w:val="22"/>
              </w:rPr>
            </w:pPr>
          </w:p>
        </w:tc>
        <w:tc>
          <w:tcPr>
            <w:tcW w:w="1351" w:type="dxa"/>
          </w:tcPr>
          <w:p w14:paraId="184E4663" w14:textId="051D6F46" w:rsidR="00CD0E25" w:rsidRPr="00AB5DFA" w:rsidRDefault="00CD0E25" w:rsidP="00CD0E25">
            <w:pPr>
              <w:tabs>
                <w:tab w:val="decimal" w:pos="1155"/>
              </w:tabs>
              <w:ind w:right="-195"/>
              <w:rPr>
                <w:rFonts w:cs="Times New Roman"/>
                <w:color w:val="000000"/>
                <w:szCs w:val="22"/>
              </w:rPr>
            </w:pPr>
            <w:r w:rsidRPr="00A643F0">
              <w:t>(74,071)</w:t>
            </w:r>
          </w:p>
        </w:tc>
      </w:tr>
      <w:tr w:rsidR="00CD0E25" w:rsidRPr="00AB5DFA" w14:paraId="36866326" w14:textId="77777777" w:rsidTr="00080F43">
        <w:tc>
          <w:tcPr>
            <w:tcW w:w="4500" w:type="dxa"/>
          </w:tcPr>
          <w:p w14:paraId="27772F1B" w14:textId="77777777" w:rsidR="00CD0E25" w:rsidRPr="00AB5DFA" w:rsidRDefault="00CD0E25" w:rsidP="00CD0E25">
            <w:pPr>
              <w:spacing w:line="240" w:lineRule="atLeast"/>
              <w:ind w:right="-108"/>
              <w:rPr>
                <w:rFonts w:cs="Times New Roman"/>
                <w:b/>
                <w:bCs/>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tcPr>
          <w:p w14:paraId="2256F5E1" w14:textId="55427F69" w:rsidR="00CD0E25" w:rsidRPr="00AB5DFA" w:rsidRDefault="00CD0E25" w:rsidP="00CD0E25">
            <w:pPr>
              <w:tabs>
                <w:tab w:val="decimal" w:pos="1155"/>
              </w:tabs>
              <w:ind w:right="-103"/>
              <w:rPr>
                <w:rFonts w:cs="Times New Roman"/>
                <w:color w:val="000000"/>
                <w:szCs w:val="22"/>
              </w:rPr>
            </w:pPr>
            <w:r w:rsidRPr="00A643F0">
              <w:t>(64,431)</w:t>
            </w:r>
          </w:p>
        </w:tc>
        <w:tc>
          <w:tcPr>
            <w:tcW w:w="288" w:type="dxa"/>
          </w:tcPr>
          <w:p w14:paraId="7D236EC2" w14:textId="77777777" w:rsidR="00CD0E25" w:rsidRPr="00AB5DFA" w:rsidRDefault="00CD0E25" w:rsidP="00CD0E25">
            <w:pPr>
              <w:tabs>
                <w:tab w:val="decimal" w:pos="1155"/>
              </w:tabs>
              <w:rPr>
                <w:rFonts w:cs="Times New Roman"/>
                <w:color w:val="000000"/>
                <w:szCs w:val="22"/>
              </w:rPr>
            </w:pPr>
          </w:p>
        </w:tc>
        <w:tc>
          <w:tcPr>
            <w:tcW w:w="1422" w:type="dxa"/>
            <w:tcBorders>
              <w:bottom w:val="single" w:sz="4" w:space="0" w:color="auto"/>
            </w:tcBorders>
          </w:tcPr>
          <w:p w14:paraId="535D0741" w14:textId="731EB4B6" w:rsidR="00CD0E25" w:rsidRPr="00AB5DFA" w:rsidRDefault="00CD0E25" w:rsidP="00CD0E25">
            <w:pPr>
              <w:tabs>
                <w:tab w:val="decimal" w:pos="1155"/>
              </w:tabs>
              <w:rPr>
                <w:rFonts w:cs="Times New Roman"/>
                <w:color w:val="000000"/>
                <w:szCs w:val="22"/>
              </w:rPr>
            </w:pPr>
            <w:r w:rsidRPr="00A643F0">
              <w:t>(983)</w:t>
            </w:r>
          </w:p>
        </w:tc>
        <w:tc>
          <w:tcPr>
            <w:tcW w:w="269" w:type="dxa"/>
          </w:tcPr>
          <w:p w14:paraId="32EC2F57" w14:textId="77777777" w:rsidR="00CD0E25" w:rsidRPr="00AB5DFA" w:rsidRDefault="00CD0E25" w:rsidP="00CD0E25">
            <w:pPr>
              <w:tabs>
                <w:tab w:val="decimal" w:pos="1155"/>
              </w:tabs>
              <w:rPr>
                <w:rFonts w:cs="Times New Roman"/>
                <w:color w:val="000000"/>
                <w:szCs w:val="22"/>
              </w:rPr>
            </w:pPr>
          </w:p>
        </w:tc>
        <w:tc>
          <w:tcPr>
            <w:tcW w:w="1351" w:type="dxa"/>
            <w:tcBorders>
              <w:bottom w:val="single" w:sz="4" w:space="0" w:color="auto"/>
            </w:tcBorders>
          </w:tcPr>
          <w:p w14:paraId="29E0F792" w14:textId="7C079496" w:rsidR="00CD0E25" w:rsidRPr="00AB5DFA" w:rsidRDefault="00CD0E25" w:rsidP="00CD0E25">
            <w:pPr>
              <w:tabs>
                <w:tab w:val="decimal" w:pos="1155"/>
              </w:tabs>
              <w:ind w:right="-195"/>
              <w:rPr>
                <w:rFonts w:cs="Times New Roman"/>
                <w:color w:val="000000"/>
                <w:szCs w:val="22"/>
              </w:rPr>
            </w:pPr>
            <w:r w:rsidRPr="00A643F0">
              <w:t>(65,414)</w:t>
            </w:r>
          </w:p>
        </w:tc>
      </w:tr>
      <w:tr w:rsidR="00CD0E25" w:rsidRPr="00AB5DFA" w14:paraId="6BCFD2FA" w14:textId="77777777" w:rsidTr="00080F43">
        <w:tc>
          <w:tcPr>
            <w:tcW w:w="4500" w:type="dxa"/>
          </w:tcPr>
          <w:p w14:paraId="5C966ABD" w14:textId="221503DD" w:rsidR="00CD0E25" w:rsidRPr="00AB5DFA" w:rsidRDefault="00CD0E25" w:rsidP="00CD0E25">
            <w:pPr>
              <w:spacing w:line="240" w:lineRule="atLeast"/>
              <w:ind w:right="-108"/>
              <w:rPr>
                <w:rFonts w:cs="Times New Roman"/>
                <w:b/>
                <w:bCs/>
                <w:color w:val="000000"/>
                <w:szCs w:val="22"/>
                <w:lang w:bidi="th-TH"/>
              </w:rPr>
            </w:pPr>
            <w:r w:rsidRPr="00AB5DFA">
              <w:rPr>
                <w:rFonts w:cs="Times New Roman"/>
                <w:b/>
                <w:bCs/>
                <w:color w:val="000000"/>
                <w:szCs w:val="22"/>
                <w:lang w:bidi="th-TH"/>
              </w:rPr>
              <w:t xml:space="preserve">At </w:t>
            </w:r>
            <w:r>
              <w:rPr>
                <w:rFonts w:cs="Times New Roman"/>
                <w:b/>
                <w:bCs/>
                <w:color w:val="000000"/>
                <w:szCs w:val="22"/>
                <w:lang w:bidi="th-TH"/>
              </w:rPr>
              <w:t xml:space="preserve">30 June </w:t>
            </w:r>
            <w:r w:rsidRPr="00AB5DFA">
              <w:rPr>
                <w:rFonts w:cs="Times New Roman"/>
                <w:b/>
                <w:bCs/>
                <w:color w:val="000000"/>
                <w:szCs w:val="22"/>
                <w:lang w:bidi="th-TH"/>
              </w:rPr>
              <w:t>202</w:t>
            </w:r>
            <w:r>
              <w:rPr>
                <w:rFonts w:cs="Times New Roman"/>
                <w:b/>
                <w:bCs/>
                <w:color w:val="000000"/>
                <w:szCs w:val="22"/>
                <w:lang w:bidi="th-TH"/>
              </w:rPr>
              <w:t>5</w:t>
            </w:r>
          </w:p>
        </w:tc>
        <w:tc>
          <w:tcPr>
            <w:tcW w:w="1350" w:type="dxa"/>
            <w:tcBorders>
              <w:top w:val="single" w:sz="4" w:space="0" w:color="auto"/>
              <w:bottom w:val="double" w:sz="4" w:space="0" w:color="auto"/>
            </w:tcBorders>
          </w:tcPr>
          <w:p w14:paraId="1189CEDF" w14:textId="49DC430A" w:rsidR="00CD0E25" w:rsidRPr="00CD0E25" w:rsidRDefault="00CD0E25" w:rsidP="00CD0E25">
            <w:pPr>
              <w:tabs>
                <w:tab w:val="decimal" w:pos="1155"/>
              </w:tabs>
              <w:rPr>
                <w:rFonts w:cs="Times New Roman"/>
                <w:b/>
                <w:bCs/>
                <w:color w:val="000000"/>
                <w:szCs w:val="22"/>
              </w:rPr>
            </w:pPr>
            <w:r w:rsidRPr="00AA6956">
              <w:rPr>
                <w:b/>
                <w:bCs/>
              </w:rPr>
              <w:t>1,055,739</w:t>
            </w:r>
          </w:p>
        </w:tc>
        <w:tc>
          <w:tcPr>
            <w:tcW w:w="288" w:type="dxa"/>
          </w:tcPr>
          <w:p w14:paraId="6ED1FE4D" w14:textId="77777777" w:rsidR="00CD0E25" w:rsidRPr="00CD0E25" w:rsidRDefault="00CD0E25" w:rsidP="00CD0E25">
            <w:pPr>
              <w:tabs>
                <w:tab w:val="decimal" w:pos="1155"/>
              </w:tabs>
              <w:spacing w:line="240" w:lineRule="atLeast"/>
              <w:ind w:right="-164"/>
              <w:rPr>
                <w:rFonts w:cs="Times New Roman"/>
                <w:b/>
                <w:bCs/>
                <w:color w:val="000000"/>
                <w:szCs w:val="22"/>
              </w:rPr>
            </w:pPr>
          </w:p>
        </w:tc>
        <w:tc>
          <w:tcPr>
            <w:tcW w:w="1422" w:type="dxa"/>
            <w:tcBorders>
              <w:top w:val="single" w:sz="4" w:space="0" w:color="auto"/>
              <w:bottom w:val="double" w:sz="4" w:space="0" w:color="auto"/>
            </w:tcBorders>
          </w:tcPr>
          <w:p w14:paraId="0915C025" w14:textId="2204BCE9" w:rsidR="00CD0E25" w:rsidRPr="00CD0E25" w:rsidRDefault="00CD0E25" w:rsidP="00CD0E25">
            <w:pPr>
              <w:tabs>
                <w:tab w:val="decimal" w:pos="1155"/>
              </w:tabs>
              <w:spacing w:line="240" w:lineRule="atLeast"/>
              <w:ind w:right="-164"/>
              <w:rPr>
                <w:rFonts w:cs="Times New Roman"/>
                <w:b/>
                <w:bCs/>
                <w:color w:val="000000"/>
                <w:szCs w:val="22"/>
              </w:rPr>
            </w:pPr>
            <w:r w:rsidRPr="00AA6956">
              <w:rPr>
                <w:b/>
                <w:bCs/>
              </w:rPr>
              <w:t>13,475</w:t>
            </w:r>
          </w:p>
        </w:tc>
        <w:tc>
          <w:tcPr>
            <w:tcW w:w="269" w:type="dxa"/>
          </w:tcPr>
          <w:p w14:paraId="2278FBC6" w14:textId="77777777" w:rsidR="00CD0E25" w:rsidRPr="00CD0E25" w:rsidRDefault="00CD0E25" w:rsidP="00CD0E25">
            <w:pPr>
              <w:tabs>
                <w:tab w:val="decimal" w:pos="1155"/>
              </w:tabs>
              <w:spacing w:line="240" w:lineRule="atLeast"/>
              <w:ind w:right="-164"/>
              <w:rPr>
                <w:rFonts w:cs="Times New Roman"/>
                <w:b/>
                <w:bCs/>
                <w:color w:val="000000"/>
                <w:szCs w:val="22"/>
              </w:rPr>
            </w:pPr>
          </w:p>
        </w:tc>
        <w:tc>
          <w:tcPr>
            <w:tcW w:w="1351" w:type="dxa"/>
            <w:tcBorders>
              <w:top w:val="single" w:sz="4" w:space="0" w:color="auto"/>
              <w:bottom w:val="double" w:sz="4" w:space="0" w:color="auto"/>
            </w:tcBorders>
          </w:tcPr>
          <w:p w14:paraId="165F947A" w14:textId="2AD00E2A" w:rsidR="00CD0E25" w:rsidRPr="00CD0E25" w:rsidRDefault="00CD0E25" w:rsidP="00CD0E25">
            <w:pPr>
              <w:tabs>
                <w:tab w:val="decimal" w:pos="1155"/>
              </w:tabs>
              <w:rPr>
                <w:rFonts w:cs="Times New Roman"/>
                <w:b/>
                <w:bCs/>
                <w:color w:val="000000"/>
                <w:szCs w:val="22"/>
              </w:rPr>
            </w:pPr>
            <w:r w:rsidRPr="00AA6956">
              <w:rPr>
                <w:b/>
                <w:bCs/>
              </w:rPr>
              <w:t>1,069,214</w:t>
            </w:r>
          </w:p>
        </w:tc>
      </w:tr>
    </w:tbl>
    <w:p w14:paraId="766967DC" w14:textId="77777777" w:rsidR="009D35D4" w:rsidRPr="00983610" w:rsidRDefault="009D35D4" w:rsidP="000B0D5C">
      <w:pPr>
        <w:pStyle w:val="block"/>
        <w:spacing w:after="0" w:line="0" w:lineRule="atLeast"/>
        <w:ind w:left="0"/>
        <w:jc w:val="both"/>
        <w:rPr>
          <w:rFonts w:cs="Times New Roman"/>
          <w:sz w:val="20"/>
        </w:rPr>
      </w:pPr>
    </w:p>
    <w:tbl>
      <w:tblPr>
        <w:tblW w:w="9180" w:type="dxa"/>
        <w:tblInd w:w="450" w:type="dxa"/>
        <w:tblLayout w:type="fixed"/>
        <w:tblLook w:val="00A0" w:firstRow="1" w:lastRow="0" w:firstColumn="1" w:lastColumn="0" w:noHBand="0" w:noVBand="0"/>
      </w:tblPr>
      <w:tblGrid>
        <w:gridCol w:w="4500"/>
        <w:gridCol w:w="1350"/>
        <w:gridCol w:w="288"/>
        <w:gridCol w:w="1422"/>
        <w:gridCol w:w="269"/>
        <w:gridCol w:w="1351"/>
      </w:tblGrid>
      <w:tr w:rsidR="000B0D5C" w:rsidRPr="00AB5DFA" w14:paraId="6ED0C965" w14:textId="77777777" w:rsidTr="00080F43">
        <w:tc>
          <w:tcPr>
            <w:tcW w:w="4500" w:type="dxa"/>
          </w:tcPr>
          <w:p w14:paraId="2C2E8FEE" w14:textId="6E27C515" w:rsidR="000B0D5C" w:rsidRPr="00AB5DFA" w:rsidRDefault="000B0D5C" w:rsidP="00080F43">
            <w:pPr>
              <w:spacing w:line="240" w:lineRule="atLeast"/>
              <w:ind w:left="180" w:hanging="180"/>
              <w:rPr>
                <w:rFonts w:cs="Times New Roman"/>
                <w:b/>
                <w:bCs/>
                <w:szCs w:val="22"/>
                <w:lang w:bidi="th-TH"/>
              </w:rPr>
            </w:pPr>
          </w:p>
        </w:tc>
        <w:tc>
          <w:tcPr>
            <w:tcW w:w="4680" w:type="dxa"/>
            <w:gridSpan w:val="5"/>
          </w:tcPr>
          <w:p w14:paraId="11546C70" w14:textId="77777777" w:rsidR="000B0D5C" w:rsidRPr="00AB5DFA" w:rsidRDefault="000B0D5C" w:rsidP="00080F43">
            <w:pPr>
              <w:spacing w:line="240" w:lineRule="atLeast"/>
              <w:ind w:left="-108" w:right="-108"/>
              <w:jc w:val="center"/>
              <w:rPr>
                <w:rFonts w:cs="Times New Roman"/>
                <w:szCs w:val="22"/>
              </w:rPr>
            </w:pPr>
            <w:r w:rsidRPr="00AB5DFA">
              <w:rPr>
                <w:rFonts w:cs="Times New Roman"/>
                <w:b/>
                <w:bCs/>
                <w:szCs w:val="22"/>
              </w:rPr>
              <w:t xml:space="preserve">The Bank </w:t>
            </w:r>
          </w:p>
        </w:tc>
      </w:tr>
      <w:tr w:rsidR="000B0D5C" w:rsidRPr="00AB5DFA" w14:paraId="18F99B2B" w14:textId="77777777" w:rsidTr="00080F43">
        <w:tc>
          <w:tcPr>
            <w:tcW w:w="4500" w:type="dxa"/>
          </w:tcPr>
          <w:p w14:paraId="5ACB172F" w14:textId="77777777" w:rsidR="000B0D5C" w:rsidRPr="00AB5DFA" w:rsidRDefault="000B0D5C" w:rsidP="00080F43">
            <w:pPr>
              <w:spacing w:line="240" w:lineRule="atLeast"/>
              <w:ind w:left="180" w:hanging="180"/>
              <w:rPr>
                <w:rFonts w:cs="Times New Roman"/>
                <w:b/>
                <w:bCs/>
                <w:szCs w:val="22"/>
                <w:lang w:bidi="th-TH"/>
              </w:rPr>
            </w:pPr>
          </w:p>
        </w:tc>
        <w:tc>
          <w:tcPr>
            <w:tcW w:w="1350" w:type="dxa"/>
          </w:tcPr>
          <w:p w14:paraId="3C454AB4" w14:textId="77777777" w:rsidR="000B0D5C" w:rsidRPr="00AB5DFA" w:rsidRDefault="000B0D5C" w:rsidP="00080F43">
            <w:pPr>
              <w:spacing w:line="240" w:lineRule="atLeast"/>
              <w:ind w:left="-108" w:right="-108"/>
              <w:jc w:val="center"/>
              <w:rPr>
                <w:rFonts w:cs="Times New Roman"/>
                <w:szCs w:val="22"/>
              </w:rPr>
            </w:pPr>
            <w:r w:rsidRPr="00AB5DFA">
              <w:rPr>
                <w:rFonts w:cs="Times New Roman"/>
                <w:szCs w:val="22"/>
              </w:rPr>
              <w:t>Building and office spaces</w:t>
            </w:r>
          </w:p>
        </w:tc>
        <w:tc>
          <w:tcPr>
            <w:tcW w:w="288" w:type="dxa"/>
          </w:tcPr>
          <w:p w14:paraId="494FB30E" w14:textId="77777777" w:rsidR="000B0D5C" w:rsidRPr="00AB5DFA" w:rsidRDefault="000B0D5C" w:rsidP="00080F43">
            <w:pPr>
              <w:spacing w:line="240" w:lineRule="atLeast"/>
              <w:ind w:left="-108" w:right="-108"/>
              <w:jc w:val="center"/>
              <w:rPr>
                <w:rFonts w:cs="Times New Roman"/>
                <w:szCs w:val="22"/>
              </w:rPr>
            </w:pPr>
          </w:p>
        </w:tc>
        <w:tc>
          <w:tcPr>
            <w:tcW w:w="1422" w:type="dxa"/>
            <w:vAlign w:val="bottom"/>
          </w:tcPr>
          <w:p w14:paraId="11950DDC" w14:textId="77777777" w:rsidR="000B0D5C" w:rsidRPr="00AB5DFA" w:rsidRDefault="000B0D5C" w:rsidP="00080F43">
            <w:pPr>
              <w:spacing w:line="240" w:lineRule="atLeast"/>
              <w:ind w:left="-108" w:right="-108"/>
              <w:jc w:val="center"/>
              <w:rPr>
                <w:rFonts w:cs="Times New Roman"/>
                <w:szCs w:val="22"/>
                <w:rtl/>
                <w:cs/>
              </w:rPr>
            </w:pPr>
            <w:r w:rsidRPr="00AB5DFA">
              <w:rPr>
                <w:rFonts w:cs="Times New Roman"/>
                <w:szCs w:val="22"/>
              </w:rPr>
              <w:t>Vehicles</w:t>
            </w:r>
          </w:p>
        </w:tc>
        <w:tc>
          <w:tcPr>
            <w:tcW w:w="269" w:type="dxa"/>
          </w:tcPr>
          <w:p w14:paraId="1E41685F" w14:textId="77777777" w:rsidR="000B0D5C" w:rsidRPr="00AB5DFA" w:rsidRDefault="000B0D5C" w:rsidP="00080F43">
            <w:pPr>
              <w:spacing w:line="240" w:lineRule="atLeast"/>
              <w:ind w:left="-108" w:right="-108"/>
              <w:rPr>
                <w:rFonts w:cs="Times New Roman"/>
                <w:szCs w:val="22"/>
                <w:rtl/>
                <w:cs/>
              </w:rPr>
            </w:pPr>
          </w:p>
        </w:tc>
        <w:tc>
          <w:tcPr>
            <w:tcW w:w="1351" w:type="dxa"/>
            <w:vAlign w:val="bottom"/>
          </w:tcPr>
          <w:p w14:paraId="4E4DC7DF" w14:textId="77777777" w:rsidR="000B0D5C" w:rsidRPr="00AB5DFA" w:rsidRDefault="000B0D5C" w:rsidP="00080F43">
            <w:pPr>
              <w:spacing w:line="240" w:lineRule="atLeast"/>
              <w:ind w:left="-108" w:right="-108"/>
              <w:jc w:val="center"/>
              <w:rPr>
                <w:rFonts w:cs="Times New Roman"/>
                <w:szCs w:val="22"/>
                <w:rtl/>
                <w:cs/>
              </w:rPr>
            </w:pPr>
            <w:r w:rsidRPr="00AB5DFA">
              <w:rPr>
                <w:rFonts w:cs="Times New Roman"/>
                <w:szCs w:val="22"/>
              </w:rPr>
              <w:t>Total</w:t>
            </w:r>
          </w:p>
        </w:tc>
      </w:tr>
      <w:tr w:rsidR="000B0D5C" w:rsidRPr="00AB5DFA" w14:paraId="0620A97B" w14:textId="77777777" w:rsidTr="00080F43">
        <w:tc>
          <w:tcPr>
            <w:tcW w:w="4500" w:type="dxa"/>
          </w:tcPr>
          <w:p w14:paraId="3AC27C57" w14:textId="77777777" w:rsidR="000B0D5C" w:rsidRPr="00AB5DFA" w:rsidRDefault="000B0D5C" w:rsidP="00080F43">
            <w:pPr>
              <w:spacing w:line="240" w:lineRule="atLeast"/>
              <w:ind w:left="180" w:hanging="180"/>
              <w:rPr>
                <w:rFonts w:cs="Times New Roman"/>
                <w:b/>
                <w:bCs/>
                <w:szCs w:val="22"/>
                <w:lang w:bidi="th-TH"/>
              </w:rPr>
            </w:pPr>
          </w:p>
        </w:tc>
        <w:tc>
          <w:tcPr>
            <w:tcW w:w="4680" w:type="dxa"/>
            <w:gridSpan w:val="5"/>
          </w:tcPr>
          <w:p w14:paraId="5228E687" w14:textId="77777777" w:rsidR="000B0D5C" w:rsidRPr="00AB5DFA" w:rsidRDefault="000B0D5C" w:rsidP="00080F43">
            <w:pPr>
              <w:spacing w:line="240" w:lineRule="atLeast"/>
              <w:ind w:left="-108" w:right="-108"/>
              <w:jc w:val="center"/>
              <w:rPr>
                <w:rFonts w:cs="Times New Roman"/>
                <w:szCs w:val="22"/>
              </w:rPr>
            </w:pPr>
            <w:r w:rsidRPr="00AB5DFA">
              <w:rPr>
                <w:rFonts w:cs="Times New Roman"/>
                <w:i/>
                <w:iCs/>
                <w:szCs w:val="22"/>
              </w:rPr>
              <w:t>(in thousand Baht)</w:t>
            </w:r>
          </w:p>
        </w:tc>
      </w:tr>
      <w:tr w:rsidR="00DE066A" w:rsidRPr="00AB5DFA" w14:paraId="4B8B2338" w14:textId="77777777" w:rsidTr="00080F43">
        <w:tc>
          <w:tcPr>
            <w:tcW w:w="4500" w:type="dxa"/>
          </w:tcPr>
          <w:p w14:paraId="2E127E65" w14:textId="74455358" w:rsidR="00DE066A" w:rsidRPr="00AB5DFA" w:rsidRDefault="00DE066A" w:rsidP="00DE066A">
            <w:pPr>
              <w:spacing w:line="240" w:lineRule="atLeast"/>
              <w:ind w:right="-108"/>
              <w:rPr>
                <w:rFonts w:cs="Times New Roman"/>
                <w:color w:val="000000"/>
                <w:szCs w:val="22"/>
              </w:rPr>
            </w:pPr>
            <w:r w:rsidRPr="00AB5DFA">
              <w:rPr>
                <w:rFonts w:cs="Times New Roman"/>
                <w:color w:val="000000"/>
                <w:szCs w:val="22"/>
              </w:rPr>
              <w:t>At 1 January 202</w:t>
            </w:r>
            <w:r>
              <w:rPr>
                <w:rFonts w:cs="Times New Roman"/>
                <w:color w:val="000000"/>
                <w:szCs w:val="22"/>
              </w:rPr>
              <w:t>4</w:t>
            </w:r>
          </w:p>
        </w:tc>
        <w:tc>
          <w:tcPr>
            <w:tcW w:w="1350" w:type="dxa"/>
          </w:tcPr>
          <w:p w14:paraId="1687B0B3" w14:textId="1DE5F770" w:rsidR="00DE066A" w:rsidRPr="00DE066A" w:rsidRDefault="00DE066A" w:rsidP="00DE066A">
            <w:pPr>
              <w:tabs>
                <w:tab w:val="decimal" w:pos="1155"/>
              </w:tabs>
              <w:rPr>
                <w:rFonts w:cs="Times New Roman"/>
                <w:szCs w:val="22"/>
              </w:rPr>
            </w:pPr>
            <w:r w:rsidRPr="00DE066A">
              <w:t>793,937</w:t>
            </w:r>
          </w:p>
        </w:tc>
        <w:tc>
          <w:tcPr>
            <w:tcW w:w="288" w:type="dxa"/>
          </w:tcPr>
          <w:p w14:paraId="6E928BDB" w14:textId="77777777" w:rsidR="00DE066A" w:rsidRPr="00DE066A" w:rsidRDefault="00DE066A" w:rsidP="00DE066A">
            <w:pPr>
              <w:tabs>
                <w:tab w:val="decimal" w:pos="1155"/>
              </w:tabs>
              <w:rPr>
                <w:rFonts w:cs="Times New Roman"/>
                <w:szCs w:val="22"/>
              </w:rPr>
            </w:pPr>
          </w:p>
        </w:tc>
        <w:tc>
          <w:tcPr>
            <w:tcW w:w="1422" w:type="dxa"/>
          </w:tcPr>
          <w:p w14:paraId="070C3FAE" w14:textId="638D64B7" w:rsidR="00DE066A" w:rsidRPr="00DE066A" w:rsidRDefault="00DE066A" w:rsidP="00DE066A">
            <w:pPr>
              <w:tabs>
                <w:tab w:val="decimal" w:pos="1155"/>
              </w:tabs>
              <w:rPr>
                <w:rFonts w:cs="Times New Roman"/>
                <w:color w:val="000000"/>
                <w:szCs w:val="22"/>
              </w:rPr>
            </w:pPr>
            <w:r w:rsidRPr="00DE066A">
              <w:t>5,055</w:t>
            </w:r>
          </w:p>
        </w:tc>
        <w:tc>
          <w:tcPr>
            <w:tcW w:w="269" w:type="dxa"/>
          </w:tcPr>
          <w:p w14:paraId="7BF3B812" w14:textId="77777777" w:rsidR="00DE066A" w:rsidRPr="00DE066A" w:rsidRDefault="00DE066A" w:rsidP="00DE066A">
            <w:pPr>
              <w:tabs>
                <w:tab w:val="decimal" w:pos="1155"/>
              </w:tabs>
              <w:rPr>
                <w:rFonts w:cs="Times New Roman"/>
                <w:color w:val="000000"/>
                <w:szCs w:val="22"/>
              </w:rPr>
            </w:pPr>
          </w:p>
        </w:tc>
        <w:tc>
          <w:tcPr>
            <w:tcW w:w="1351" w:type="dxa"/>
          </w:tcPr>
          <w:p w14:paraId="4FE97DC7" w14:textId="1E8B2FB8" w:rsidR="00DE066A" w:rsidRPr="00DE066A" w:rsidRDefault="00DE066A" w:rsidP="00DE066A">
            <w:pPr>
              <w:tabs>
                <w:tab w:val="decimal" w:pos="1155"/>
              </w:tabs>
              <w:rPr>
                <w:rFonts w:cs="Times New Roman"/>
                <w:color w:val="000000"/>
                <w:szCs w:val="22"/>
              </w:rPr>
            </w:pPr>
            <w:r w:rsidRPr="00DE066A">
              <w:t>798,992</w:t>
            </w:r>
          </w:p>
        </w:tc>
      </w:tr>
      <w:tr w:rsidR="00DE066A" w:rsidRPr="00AB5DFA" w14:paraId="1A6164BE" w14:textId="77777777" w:rsidTr="00080F43">
        <w:tc>
          <w:tcPr>
            <w:tcW w:w="4500" w:type="dxa"/>
          </w:tcPr>
          <w:p w14:paraId="33D2F2B6" w14:textId="77777777" w:rsidR="00DE066A" w:rsidRPr="00AB5DFA" w:rsidRDefault="00DE066A" w:rsidP="00DE066A">
            <w:pPr>
              <w:spacing w:line="240" w:lineRule="atLeast"/>
              <w:ind w:right="-108"/>
              <w:rPr>
                <w:rFonts w:cs="Times New Roman"/>
                <w:color w:val="000000"/>
                <w:szCs w:val="22"/>
                <w:lang w:bidi="th-TH"/>
              </w:rPr>
            </w:pPr>
            <w:r w:rsidRPr="00AB5DFA">
              <w:rPr>
                <w:rFonts w:cs="Times New Roman"/>
                <w:color w:val="000000"/>
                <w:szCs w:val="22"/>
                <w:lang w:bidi="th-TH"/>
              </w:rPr>
              <w:t>Additions</w:t>
            </w:r>
          </w:p>
        </w:tc>
        <w:tc>
          <w:tcPr>
            <w:tcW w:w="1350" w:type="dxa"/>
          </w:tcPr>
          <w:p w14:paraId="3EB60204" w14:textId="42B75DD7" w:rsidR="00DE066A" w:rsidRPr="00AB5DFA" w:rsidRDefault="00DE066A" w:rsidP="00DE066A">
            <w:pPr>
              <w:tabs>
                <w:tab w:val="decimal" w:pos="1155"/>
              </w:tabs>
              <w:rPr>
                <w:rFonts w:cs="Times New Roman"/>
                <w:szCs w:val="22"/>
              </w:rPr>
            </w:pPr>
            <w:r w:rsidRPr="00D44ABA">
              <w:rPr>
                <w:rFonts w:cs="Times New Roman"/>
                <w:color w:val="000000"/>
                <w:szCs w:val="22"/>
              </w:rPr>
              <w:t>401,339</w:t>
            </w:r>
          </w:p>
        </w:tc>
        <w:tc>
          <w:tcPr>
            <w:tcW w:w="288" w:type="dxa"/>
          </w:tcPr>
          <w:p w14:paraId="67781B62" w14:textId="77777777" w:rsidR="00DE066A" w:rsidRPr="00AB5DFA" w:rsidRDefault="00DE066A" w:rsidP="00DE066A">
            <w:pPr>
              <w:tabs>
                <w:tab w:val="decimal" w:pos="1155"/>
              </w:tabs>
              <w:rPr>
                <w:rFonts w:cs="Times New Roman"/>
                <w:szCs w:val="22"/>
              </w:rPr>
            </w:pPr>
          </w:p>
        </w:tc>
        <w:tc>
          <w:tcPr>
            <w:tcW w:w="1422" w:type="dxa"/>
          </w:tcPr>
          <w:p w14:paraId="05BF66D5" w14:textId="4CF42766" w:rsidR="00DE066A" w:rsidRPr="00AB5DFA" w:rsidRDefault="00DE066A" w:rsidP="00DE066A">
            <w:pPr>
              <w:tabs>
                <w:tab w:val="decimal" w:pos="1155"/>
              </w:tabs>
              <w:rPr>
                <w:rFonts w:cs="Times New Roman"/>
                <w:color w:val="000000"/>
                <w:szCs w:val="22"/>
              </w:rPr>
            </w:pPr>
            <w:r w:rsidRPr="00D44ABA">
              <w:rPr>
                <w:rFonts w:cs="Times New Roman"/>
                <w:color w:val="000000"/>
                <w:szCs w:val="22"/>
              </w:rPr>
              <w:t>7,473</w:t>
            </w:r>
          </w:p>
        </w:tc>
        <w:tc>
          <w:tcPr>
            <w:tcW w:w="269" w:type="dxa"/>
          </w:tcPr>
          <w:p w14:paraId="1AD89FE5" w14:textId="77777777" w:rsidR="00DE066A" w:rsidRPr="00AB5DFA" w:rsidRDefault="00DE066A" w:rsidP="00DE066A">
            <w:pPr>
              <w:tabs>
                <w:tab w:val="decimal" w:pos="1155"/>
              </w:tabs>
              <w:rPr>
                <w:rFonts w:cs="Times New Roman"/>
                <w:color w:val="000000"/>
                <w:szCs w:val="22"/>
              </w:rPr>
            </w:pPr>
          </w:p>
        </w:tc>
        <w:tc>
          <w:tcPr>
            <w:tcW w:w="1351" w:type="dxa"/>
          </w:tcPr>
          <w:p w14:paraId="037AD59C" w14:textId="69528072" w:rsidR="00DE066A" w:rsidRPr="00AB5DFA" w:rsidRDefault="00DE066A" w:rsidP="00DE066A">
            <w:pPr>
              <w:tabs>
                <w:tab w:val="decimal" w:pos="1155"/>
              </w:tabs>
              <w:rPr>
                <w:rFonts w:cs="Times New Roman"/>
                <w:color w:val="000000"/>
                <w:szCs w:val="22"/>
              </w:rPr>
            </w:pPr>
            <w:r w:rsidRPr="00D44ABA">
              <w:rPr>
                <w:rFonts w:cs="Times New Roman"/>
                <w:color w:val="000000"/>
                <w:szCs w:val="22"/>
              </w:rPr>
              <w:t>408,812</w:t>
            </w:r>
          </w:p>
        </w:tc>
      </w:tr>
      <w:tr w:rsidR="00DE066A" w:rsidRPr="00AB5DFA" w14:paraId="0B6A2152" w14:textId="77777777" w:rsidTr="00080F43">
        <w:tc>
          <w:tcPr>
            <w:tcW w:w="4500" w:type="dxa"/>
          </w:tcPr>
          <w:p w14:paraId="256280CD" w14:textId="77777777" w:rsidR="00DE066A" w:rsidRPr="00AB5DFA" w:rsidRDefault="00DE066A" w:rsidP="00DE066A">
            <w:pPr>
              <w:spacing w:line="240" w:lineRule="atLeast"/>
              <w:ind w:right="-108"/>
              <w:rPr>
                <w:rFonts w:cs="Times New Roman"/>
                <w:color w:val="000000"/>
                <w:szCs w:val="22"/>
                <w:lang w:bidi="th-TH"/>
              </w:rPr>
            </w:pPr>
            <w:r w:rsidRPr="00AB5DFA">
              <w:rPr>
                <w:rFonts w:cs="Times New Roman"/>
                <w:color w:val="000000"/>
                <w:szCs w:val="22"/>
                <w:lang w:bidi="th-TH"/>
              </w:rPr>
              <w:t>Depreciation charge for the year</w:t>
            </w:r>
          </w:p>
        </w:tc>
        <w:tc>
          <w:tcPr>
            <w:tcW w:w="1350" w:type="dxa"/>
          </w:tcPr>
          <w:p w14:paraId="4EF3FFA7" w14:textId="01F31410" w:rsidR="00DE066A" w:rsidRPr="00AB5DFA" w:rsidRDefault="00DE066A" w:rsidP="00DE066A">
            <w:pPr>
              <w:tabs>
                <w:tab w:val="decimal" w:pos="1155"/>
              </w:tabs>
              <w:spacing w:line="240" w:lineRule="atLeast"/>
              <w:ind w:right="-103"/>
              <w:rPr>
                <w:rFonts w:cs="Times New Roman"/>
                <w:szCs w:val="22"/>
              </w:rPr>
            </w:pPr>
            <w:r w:rsidRPr="00D44ABA">
              <w:rPr>
                <w:rFonts w:cs="Times New Roman"/>
                <w:color w:val="000000"/>
                <w:szCs w:val="22"/>
              </w:rPr>
              <w:t>(134,646)</w:t>
            </w:r>
          </w:p>
        </w:tc>
        <w:tc>
          <w:tcPr>
            <w:tcW w:w="288" w:type="dxa"/>
          </w:tcPr>
          <w:p w14:paraId="01A398F1" w14:textId="77777777" w:rsidR="00DE066A" w:rsidRPr="00AB5DFA" w:rsidRDefault="00DE066A" w:rsidP="00DE066A">
            <w:pPr>
              <w:tabs>
                <w:tab w:val="decimal" w:pos="1155"/>
              </w:tabs>
              <w:rPr>
                <w:rFonts w:cs="Times New Roman"/>
                <w:szCs w:val="22"/>
              </w:rPr>
            </w:pPr>
          </w:p>
        </w:tc>
        <w:tc>
          <w:tcPr>
            <w:tcW w:w="1422" w:type="dxa"/>
          </w:tcPr>
          <w:p w14:paraId="7C2EFEE8" w14:textId="17E5A62E" w:rsidR="00DE066A" w:rsidRPr="00AB5DFA" w:rsidRDefault="00DE066A" w:rsidP="00DE066A">
            <w:pPr>
              <w:tabs>
                <w:tab w:val="decimal" w:pos="1155"/>
              </w:tabs>
              <w:rPr>
                <w:rFonts w:cs="Times New Roman"/>
                <w:color w:val="000000"/>
                <w:szCs w:val="22"/>
              </w:rPr>
            </w:pPr>
            <w:r w:rsidRPr="00D44ABA">
              <w:rPr>
                <w:rFonts w:cs="Times New Roman"/>
                <w:color w:val="000000"/>
                <w:szCs w:val="22"/>
              </w:rPr>
              <w:t>(3,089)</w:t>
            </w:r>
          </w:p>
        </w:tc>
        <w:tc>
          <w:tcPr>
            <w:tcW w:w="269" w:type="dxa"/>
          </w:tcPr>
          <w:p w14:paraId="31F614AD" w14:textId="77777777" w:rsidR="00DE066A" w:rsidRPr="00AB5DFA" w:rsidRDefault="00DE066A" w:rsidP="00DE066A">
            <w:pPr>
              <w:tabs>
                <w:tab w:val="decimal" w:pos="1155"/>
              </w:tabs>
              <w:rPr>
                <w:rFonts w:cs="Times New Roman"/>
                <w:color w:val="000000"/>
                <w:szCs w:val="22"/>
              </w:rPr>
            </w:pPr>
          </w:p>
        </w:tc>
        <w:tc>
          <w:tcPr>
            <w:tcW w:w="1351" w:type="dxa"/>
          </w:tcPr>
          <w:p w14:paraId="488402BE" w14:textId="0365E831" w:rsidR="00DE066A" w:rsidRPr="00AB5DFA" w:rsidRDefault="00DE066A" w:rsidP="00DE066A">
            <w:pPr>
              <w:pStyle w:val="acctfourfigures"/>
              <w:tabs>
                <w:tab w:val="clear" w:pos="765"/>
                <w:tab w:val="decimal" w:pos="1132"/>
              </w:tabs>
              <w:spacing w:line="240" w:lineRule="atLeast"/>
              <w:ind w:right="-79"/>
              <w:rPr>
                <w:rFonts w:cs="Times New Roman"/>
                <w:color w:val="000000"/>
                <w:szCs w:val="22"/>
              </w:rPr>
            </w:pPr>
            <w:r w:rsidRPr="00D44ABA">
              <w:rPr>
                <w:rFonts w:cs="Times New Roman"/>
                <w:color w:val="000000"/>
                <w:szCs w:val="22"/>
              </w:rPr>
              <w:t>(137,735)</w:t>
            </w:r>
          </w:p>
        </w:tc>
      </w:tr>
      <w:tr w:rsidR="00DE066A" w:rsidRPr="00AB5DFA" w14:paraId="65F77876" w14:textId="77777777" w:rsidTr="00080F43">
        <w:tc>
          <w:tcPr>
            <w:tcW w:w="4500" w:type="dxa"/>
          </w:tcPr>
          <w:p w14:paraId="018D08A8" w14:textId="77777777" w:rsidR="00DE066A" w:rsidRPr="00AB5DFA" w:rsidRDefault="00DE066A" w:rsidP="00DE066A">
            <w:pPr>
              <w:spacing w:line="240" w:lineRule="atLeast"/>
              <w:ind w:right="-108"/>
              <w:rPr>
                <w:rFonts w:cs="Times New Roman"/>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tcPr>
          <w:p w14:paraId="1A91BB8C" w14:textId="67DCD887" w:rsidR="00DE066A" w:rsidRPr="00AB5DFA" w:rsidRDefault="00DE066A" w:rsidP="00DE066A">
            <w:pPr>
              <w:tabs>
                <w:tab w:val="decimal" w:pos="1155"/>
              </w:tabs>
              <w:spacing w:line="240" w:lineRule="atLeast"/>
              <w:ind w:right="-103"/>
              <w:rPr>
                <w:rFonts w:cs="Times New Roman"/>
                <w:szCs w:val="22"/>
              </w:rPr>
            </w:pPr>
            <w:r w:rsidRPr="00D44ABA">
              <w:rPr>
                <w:rFonts w:cs="Times New Roman"/>
                <w:color w:val="000000"/>
                <w:szCs w:val="22"/>
              </w:rPr>
              <w:t>(180,139)</w:t>
            </w:r>
          </w:p>
        </w:tc>
        <w:tc>
          <w:tcPr>
            <w:tcW w:w="288" w:type="dxa"/>
          </w:tcPr>
          <w:p w14:paraId="63D4AB45" w14:textId="77777777" w:rsidR="00DE066A" w:rsidRPr="00AB5DFA" w:rsidRDefault="00DE066A" w:rsidP="00DE066A">
            <w:pPr>
              <w:tabs>
                <w:tab w:val="decimal" w:pos="1155"/>
              </w:tabs>
              <w:rPr>
                <w:rFonts w:cs="Times New Roman"/>
                <w:szCs w:val="22"/>
              </w:rPr>
            </w:pPr>
          </w:p>
        </w:tc>
        <w:tc>
          <w:tcPr>
            <w:tcW w:w="1422" w:type="dxa"/>
            <w:tcBorders>
              <w:bottom w:val="single" w:sz="4" w:space="0" w:color="auto"/>
            </w:tcBorders>
          </w:tcPr>
          <w:p w14:paraId="70BB715C" w14:textId="20C337DC" w:rsidR="00DE066A" w:rsidRPr="00AB5DFA" w:rsidRDefault="00DE066A" w:rsidP="00DE066A">
            <w:pPr>
              <w:tabs>
                <w:tab w:val="decimal" w:pos="1155"/>
              </w:tabs>
              <w:rPr>
                <w:rFonts w:cs="Times New Roman"/>
                <w:color w:val="000000"/>
                <w:szCs w:val="22"/>
              </w:rPr>
            </w:pPr>
            <w:r w:rsidRPr="00D44ABA">
              <w:rPr>
                <w:rFonts w:cs="Times New Roman"/>
                <w:color w:val="000000"/>
                <w:szCs w:val="22"/>
              </w:rPr>
              <w:t>-</w:t>
            </w:r>
          </w:p>
        </w:tc>
        <w:tc>
          <w:tcPr>
            <w:tcW w:w="269" w:type="dxa"/>
          </w:tcPr>
          <w:p w14:paraId="61F8BF2B" w14:textId="77777777" w:rsidR="00DE066A" w:rsidRPr="00AB5DFA" w:rsidRDefault="00DE066A" w:rsidP="00DE066A">
            <w:pPr>
              <w:tabs>
                <w:tab w:val="decimal" w:pos="1155"/>
              </w:tabs>
              <w:rPr>
                <w:rFonts w:cs="Times New Roman"/>
                <w:color w:val="000000"/>
                <w:szCs w:val="22"/>
              </w:rPr>
            </w:pPr>
          </w:p>
        </w:tc>
        <w:tc>
          <w:tcPr>
            <w:tcW w:w="1351" w:type="dxa"/>
            <w:tcBorders>
              <w:bottom w:val="single" w:sz="4" w:space="0" w:color="auto"/>
            </w:tcBorders>
          </w:tcPr>
          <w:p w14:paraId="1ECAD26E" w14:textId="2685CB3E" w:rsidR="00DE066A" w:rsidRPr="00AB5DFA" w:rsidRDefault="00DE066A" w:rsidP="00DE066A">
            <w:pPr>
              <w:pStyle w:val="acctfourfigures"/>
              <w:tabs>
                <w:tab w:val="clear" w:pos="765"/>
                <w:tab w:val="decimal" w:pos="1132"/>
              </w:tabs>
              <w:spacing w:line="240" w:lineRule="atLeast"/>
              <w:ind w:right="-79"/>
              <w:rPr>
                <w:rFonts w:cs="Times New Roman"/>
                <w:color w:val="000000"/>
                <w:szCs w:val="22"/>
              </w:rPr>
            </w:pPr>
            <w:r w:rsidRPr="00D44ABA">
              <w:rPr>
                <w:rFonts w:cs="Times New Roman"/>
                <w:color w:val="000000"/>
                <w:szCs w:val="22"/>
              </w:rPr>
              <w:t>(180,139)</w:t>
            </w:r>
          </w:p>
        </w:tc>
      </w:tr>
      <w:tr w:rsidR="00DE066A" w:rsidRPr="00AB5DFA" w14:paraId="6DEAF70E" w14:textId="77777777" w:rsidTr="00080F43">
        <w:tc>
          <w:tcPr>
            <w:tcW w:w="4500" w:type="dxa"/>
          </w:tcPr>
          <w:p w14:paraId="61D5310A" w14:textId="01007EF5" w:rsidR="00DE066A" w:rsidRPr="00AB5DFA" w:rsidRDefault="00DE066A" w:rsidP="00DE066A">
            <w:pPr>
              <w:spacing w:line="240" w:lineRule="atLeast"/>
              <w:ind w:right="-108"/>
              <w:rPr>
                <w:rFonts w:cs="Times New Roman"/>
                <w:b/>
                <w:bCs/>
                <w:color w:val="000000"/>
                <w:szCs w:val="22"/>
                <w:lang w:bidi="th-TH"/>
              </w:rPr>
            </w:pPr>
            <w:r w:rsidRPr="00AB5DFA">
              <w:rPr>
                <w:rFonts w:cs="Times New Roman"/>
                <w:b/>
                <w:bCs/>
                <w:color w:val="000000"/>
                <w:szCs w:val="22"/>
                <w:lang w:bidi="th-TH"/>
              </w:rPr>
              <w:t>At 31 December 202</w:t>
            </w:r>
            <w:r>
              <w:rPr>
                <w:rFonts w:cs="Times New Roman"/>
                <w:b/>
                <w:bCs/>
                <w:color w:val="000000"/>
                <w:szCs w:val="22"/>
                <w:lang w:bidi="th-TH"/>
              </w:rPr>
              <w:t>4</w:t>
            </w:r>
            <w:r w:rsidRPr="00AB5DFA">
              <w:rPr>
                <w:rFonts w:cs="Times New Roman"/>
                <w:b/>
                <w:bCs/>
                <w:color w:val="000000"/>
                <w:szCs w:val="22"/>
                <w:lang w:bidi="th-TH"/>
              </w:rPr>
              <w:t xml:space="preserve"> and </w:t>
            </w:r>
            <w:r w:rsidRPr="00AB5DFA">
              <w:rPr>
                <w:rFonts w:cs="Times New Roman"/>
                <w:b/>
                <w:bCs/>
                <w:color w:val="000000"/>
                <w:szCs w:val="22"/>
              </w:rPr>
              <w:t>1 January 202</w:t>
            </w:r>
            <w:r>
              <w:rPr>
                <w:rFonts w:cs="Times New Roman"/>
                <w:b/>
                <w:bCs/>
                <w:color w:val="000000"/>
                <w:szCs w:val="22"/>
              </w:rPr>
              <w:t>5</w:t>
            </w:r>
          </w:p>
        </w:tc>
        <w:tc>
          <w:tcPr>
            <w:tcW w:w="1350" w:type="dxa"/>
            <w:tcBorders>
              <w:top w:val="single" w:sz="4" w:space="0" w:color="auto"/>
            </w:tcBorders>
          </w:tcPr>
          <w:p w14:paraId="4AC7353B" w14:textId="75D2D02E" w:rsidR="00DE066A" w:rsidRPr="00AB5DFA" w:rsidRDefault="00DE066A" w:rsidP="00DE066A">
            <w:pPr>
              <w:tabs>
                <w:tab w:val="decimal" w:pos="1155"/>
              </w:tabs>
              <w:rPr>
                <w:rFonts w:cs="Times New Roman"/>
                <w:b/>
                <w:bCs/>
                <w:szCs w:val="22"/>
              </w:rPr>
            </w:pPr>
            <w:r w:rsidRPr="00D44ABA">
              <w:rPr>
                <w:rFonts w:cs="Times New Roman"/>
                <w:b/>
                <w:bCs/>
                <w:color w:val="000000"/>
                <w:szCs w:val="22"/>
              </w:rPr>
              <w:t>880,491</w:t>
            </w:r>
          </w:p>
        </w:tc>
        <w:tc>
          <w:tcPr>
            <w:tcW w:w="288" w:type="dxa"/>
          </w:tcPr>
          <w:p w14:paraId="57520827" w14:textId="77777777" w:rsidR="00DE066A" w:rsidRPr="00AB5DFA" w:rsidRDefault="00DE066A" w:rsidP="00DE066A">
            <w:pPr>
              <w:tabs>
                <w:tab w:val="decimal" w:pos="1155"/>
              </w:tabs>
              <w:rPr>
                <w:rFonts w:cs="Times New Roman"/>
                <w:szCs w:val="22"/>
              </w:rPr>
            </w:pPr>
          </w:p>
        </w:tc>
        <w:tc>
          <w:tcPr>
            <w:tcW w:w="1422" w:type="dxa"/>
            <w:tcBorders>
              <w:top w:val="single" w:sz="4" w:space="0" w:color="auto"/>
            </w:tcBorders>
          </w:tcPr>
          <w:p w14:paraId="010F9358" w14:textId="33895991" w:rsidR="00DE066A" w:rsidRPr="00AB5DFA" w:rsidRDefault="00DE066A" w:rsidP="00DE066A">
            <w:pPr>
              <w:tabs>
                <w:tab w:val="decimal" w:pos="1155"/>
              </w:tabs>
              <w:rPr>
                <w:rFonts w:cs="Times New Roman"/>
                <w:b/>
                <w:bCs/>
                <w:color w:val="000000"/>
                <w:szCs w:val="22"/>
              </w:rPr>
            </w:pPr>
            <w:r w:rsidRPr="00D44ABA">
              <w:rPr>
                <w:rFonts w:cs="Times New Roman"/>
                <w:b/>
                <w:bCs/>
                <w:color w:val="000000"/>
                <w:szCs w:val="22"/>
              </w:rPr>
              <w:t>9,439</w:t>
            </w:r>
          </w:p>
        </w:tc>
        <w:tc>
          <w:tcPr>
            <w:tcW w:w="269" w:type="dxa"/>
          </w:tcPr>
          <w:p w14:paraId="4D943BE8" w14:textId="77777777" w:rsidR="00DE066A" w:rsidRPr="00AB5DFA" w:rsidRDefault="00DE066A" w:rsidP="00DE066A">
            <w:pPr>
              <w:tabs>
                <w:tab w:val="decimal" w:pos="1155"/>
              </w:tabs>
              <w:rPr>
                <w:rFonts w:cs="Times New Roman"/>
                <w:b/>
                <w:bCs/>
                <w:color w:val="000000"/>
                <w:szCs w:val="22"/>
              </w:rPr>
            </w:pPr>
          </w:p>
        </w:tc>
        <w:tc>
          <w:tcPr>
            <w:tcW w:w="1351" w:type="dxa"/>
            <w:tcBorders>
              <w:top w:val="single" w:sz="4" w:space="0" w:color="auto"/>
            </w:tcBorders>
          </w:tcPr>
          <w:p w14:paraId="4ACB222D" w14:textId="373DD609" w:rsidR="00DE066A" w:rsidRPr="00AB5DFA" w:rsidRDefault="00DE066A" w:rsidP="00DE066A">
            <w:pPr>
              <w:tabs>
                <w:tab w:val="decimal" w:pos="1155"/>
              </w:tabs>
              <w:rPr>
                <w:rFonts w:cs="Times New Roman"/>
                <w:b/>
                <w:bCs/>
                <w:color w:val="000000"/>
                <w:szCs w:val="22"/>
              </w:rPr>
            </w:pPr>
            <w:r w:rsidRPr="00D44ABA">
              <w:rPr>
                <w:rFonts w:cs="Times New Roman"/>
                <w:b/>
                <w:bCs/>
                <w:color w:val="000000"/>
                <w:szCs w:val="22"/>
              </w:rPr>
              <w:t>889,930</w:t>
            </w:r>
          </w:p>
        </w:tc>
      </w:tr>
      <w:tr w:rsidR="00CD0E25" w:rsidRPr="00AB5DFA" w14:paraId="7E54063F" w14:textId="77777777" w:rsidTr="00080F43">
        <w:tc>
          <w:tcPr>
            <w:tcW w:w="4500" w:type="dxa"/>
          </w:tcPr>
          <w:p w14:paraId="6A14C4B3" w14:textId="77777777" w:rsidR="00CD0E25" w:rsidRPr="00AB5DFA" w:rsidRDefault="00CD0E25" w:rsidP="00CD0E25">
            <w:pPr>
              <w:spacing w:line="240" w:lineRule="atLeast"/>
              <w:ind w:right="-108"/>
              <w:rPr>
                <w:rFonts w:cs="Times New Roman"/>
                <w:b/>
                <w:bCs/>
                <w:color w:val="000000"/>
                <w:szCs w:val="22"/>
                <w:lang w:bidi="th-TH"/>
              </w:rPr>
            </w:pPr>
            <w:r w:rsidRPr="00AB5DFA">
              <w:rPr>
                <w:rFonts w:cs="Times New Roman"/>
                <w:color w:val="000000"/>
                <w:szCs w:val="22"/>
                <w:lang w:bidi="th-TH"/>
              </w:rPr>
              <w:t>Additions</w:t>
            </w:r>
          </w:p>
        </w:tc>
        <w:tc>
          <w:tcPr>
            <w:tcW w:w="1350" w:type="dxa"/>
          </w:tcPr>
          <w:p w14:paraId="39CB0788" w14:textId="555AC7BA" w:rsidR="00CD0E25" w:rsidRPr="00AB5DFA" w:rsidRDefault="00CD0E25" w:rsidP="00CD0E25">
            <w:pPr>
              <w:tabs>
                <w:tab w:val="decimal" w:pos="1155"/>
              </w:tabs>
              <w:rPr>
                <w:rFonts w:cs="Times New Roman"/>
                <w:color w:val="000000"/>
                <w:szCs w:val="22"/>
              </w:rPr>
            </w:pPr>
            <w:r w:rsidRPr="00D733D4">
              <w:t>311,400</w:t>
            </w:r>
          </w:p>
        </w:tc>
        <w:tc>
          <w:tcPr>
            <w:tcW w:w="288" w:type="dxa"/>
          </w:tcPr>
          <w:p w14:paraId="3CECB397" w14:textId="77777777" w:rsidR="00CD0E25" w:rsidRPr="00AB5DFA" w:rsidRDefault="00CD0E25" w:rsidP="00CD0E25">
            <w:pPr>
              <w:tabs>
                <w:tab w:val="decimal" w:pos="1155"/>
              </w:tabs>
              <w:rPr>
                <w:rFonts w:cs="Times New Roman"/>
                <w:color w:val="000000"/>
                <w:szCs w:val="22"/>
              </w:rPr>
            </w:pPr>
          </w:p>
        </w:tc>
        <w:tc>
          <w:tcPr>
            <w:tcW w:w="1422" w:type="dxa"/>
          </w:tcPr>
          <w:p w14:paraId="5FB270C2" w14:textId="16AD1BDD" w:rsidR="00CD0E25" w:rsidRPr="00AB5DFA" w:rsidRDefault="00CD0E25" w:rsidP="00CD0E25">
            <w:pPr>
              <w:tabs>
                <w:tab w:val="decimal" w:pos="1155"/>
              </w:tabs>
              <w:rPr>
                <w:rFonts w:cs="Times New Roman"/>
                <w:color w:val="000000"/>
                <w:szCs w:val="22"/>
              </w:rPr>
            </w:pPr>
            <w:r w:rsidRPr="00D733D4">
              <w:t>5,955</w:t>
            </w:r>
          </w:p>
        </w:tc>
        <w:tc>
          <w:tcPr>
            <w:tcW w:w="269" w:type="dxa"/>
          </w:tcPr>
          <w:p w14:paraId="5B9CB890" w14:textId="77777777" w:rsidR="00CD0E25" w:rsidRPr="00AB5DFA" w:rsidRDefault="00CD0E25" w:rsidP="00CD0E25">
            <w:pPr>
              <w:tabs>
                <w:tab w:val="decimal" w:pos="1155"/>
              </w:tabs>
              <w:rPr>
                <w:rFonts w:cs="Times New Roman"/>
                <w:color w:val="000000"/>
                <w:szCs w:val="22"/>
              </w:rPr>
            </w:pPr>
          </w:p>
        </w:tc>
        <w:tc>
          <w:tcPr>
            <w:tcW w:w="1351" w:type="dxa"/>
          </w:tcPr>
          <w:p w14:paraId="26615058" w14:textId="0A12B957" w:rsidR="00CD0E25" w:rsidRPr="00AB5DFA" w:rsidRDefault="00CD0E25" w:rsidP="00CD0E25">
            <w:pPr>
              <w:tabs>
                <w:tab w:val="decimal" w:pos="1155"/>
              </w:tabs>
              <w:rPr>
                <w:rFonts w:cs="Times New Roman"/>
                <w:color w:val="000000"/>
                <w:szCs w:val="22"/>
              </w:rPr>
            </w:pPr>
            <w:r w:rsidRPr="00D733D4">
              <w:t>317,355</w:t>
            </w:r>
          </w:p>
        </w:tc>
      </w:tr>
      <w:tr w:rsidR="00CD0E25" w:rsidRPr="00AB5DFA" w14:paraId="04A549F0" w14:textId="77777777" w:rsidTr="00080F43">
        <w:trPr>
          <w:trHeight w:val="218"/>
        </w:trPr>
        <w:tc>
          <w:tcPr>
            <w:tcW w:w="4500" w:type="dxa"/>
          </w:tcPr>
          <w:p w14:paraId="7880AD9F" w14:textId="4D56FB99" w:rsidR="00CD0E25" w:rsidRPr="00AB5DFA" w:rsidRDefault="00CD0E25" w:rsidP="00CD0E25">
            <w:pPr>
              <w:spacing w:line="240" w:lineRule="atLeast"/>
              <w:ind w:right="-108"/>
              <w:rPr>
                <w:rFonts w:cs="Times New Roman"/>
                <w:b/>
                <w:bCs/>
                <w:color w:val="000000"/>
                <w:szCs w:val="22"/>
                <w:lang w:bidi="th-TH"/>
              </w:rPr>
            </w:pPr>
            <w:r w:rsidRPr="00AB5DFA">
              <w:rPr>
                <w:rFonts w:cs="Times New Roman"/>
                <w:color w:val="000000"/>
                <w:szCs w:val="22"/>
                <w:lang w:bidi="th-TH"/>
              </w:rPr>
              <w:t xml:space="preserve">Depreciation charge for the </w:t>
            </w:r>
            <w:r>
              <w:rPr>
                <w:rFonts w:cs="Times New Roman"/>
                <w:color w:val="000000"/>
                <w:szCs w:val="22"/>
                <w:lang w:bidi="th-TH"/>
              </w:rPr>
              <w:t>period</w:t>
            </w:r>
          </w:p>
        </w:tc>
        <w:tc>
          <w:tcPr>
            <w:tcW w:w="1350" w:type="dxa"/>
          </w:tcPr>
          <w:p w14:paraId="7B91AE02" w14:textId="0B5D0019" w:rsidR="00CD0E25" w:rsidRPr="00AB5DFA" w:rsidRDefault="00CD0E25" w:rsidP="00CD0E25">
            <w:pPr>
              <w:tabs>
                <w:tab w:val="decimal" w:pos="1155"/>
              </w:tabs>
              <w:ind w:right="-103"/>
              <w:rPr>
                <w:rFonts w:cs="Times New Roman"/>
                <w:color w:val="000000"/>
                <w:szCs w:val="22"/>
              </w:rPr>
            </w:pPr>
            <w:r w:rsidRPr="00D733D4">
              <w:t>(71,721)</w:t>
            </w:r>
          </w:p>
        </w:tc>
        <w:tc>
          <w:tcPr>
            <w:tcW w:w="288" w:type="dxa"/>
          </w:tcPr>
          <w:p w14:paraId="1ECD8FAB" w14:textId="77777777" w:rsidR="00CD0E25" w:rsidRPr="00AB5DFA" w:rsidRDefault="00CD0E25" w:rsidP="00CD0E25">
            <w:pPr>
              <w:tabs>
                <w:tab w:val="decimal" w:pos="1155"/>
              </w:tabs>
              <w:rPr>
                <w:rFonts w:cs="Times New Roman"/>
                <w:color w:val="000000"/>
                <w:szCs w:val="22"/>
              </w:rPr>
            </w:pPr>
          </w:p>
        </w:tc>
        <w:tc>
          <w:tcPr>
            <w:tcW w:w="1422" w:type="dxa"/>
          </w:tcPr>
          <w:p w14:paraId="4F0D6039" w14:textId="09D9691F" w:rsidR="00CD0E25" w:rsidRPr="00AB5DFA" w:rsidRDefault="00CD0E25" w:rsidP="00CD0E25">
            <w:pPr>
              <w:tabs>
                <w:tab w:val="decimal" w:pos="1155"/>
              </w:tabs>
              <w:rPr>
                <w:rFonts w:cs="Times New Roman"/>
                <w:color w:val="000000"/>
                <w:szCs w:val="22"/>
              </w:rPr>
            </w:pPr>
            <w:r w:rsidRPr="00D733D4">
              <w:t>(2,123)</w:t>
            </w:r>
          </w:p>
        </w:tc>
        <w:tc>
          <w:tcPr>
            <w:tcW w:w="269" w:type="dxa"/>
          </w:tcPr>
          <w:p w14:paraId="4F314106" w14:textId="77777777" w:rsidR="00CD0E25" w:rsidRPr="00AB5DFA" w:rsidRDefault="00CD0E25" w:rsidP="00CD0E25">
            <w:pPr>
              <w:tabs>
                <w:tab w:val="decimal" w:pos="1155"/>
              </w:tabs>
              <w:rPr>
                <w:rFonts w:cs="Times New Roman"/>
                <w:color w:val="000000"/>
                <w:szCs w:val="22"/>
              </w:rPr>
            </w:pPr>
          </w:p>
        </w:tc>
        <w:tc>
          <w:tcPr>
            <w:tcW w:w="1351" w:type="dxa"/>
          </w:tcPr>
          <w:p w14:paraId="2F98669C" w14:textId="74A279EA" w:rsidR="00CD0E25" w:rsidRPr="00AB5DFA" w:rsidRDefault="00CD0E25" w:rsidP="00CD0E25">
            <w:pPr>
              <w:tabs>
                <w:tab w:val="decimal" w:pos="1155"/>
              </w:tabs>
              <w:ind w:right="-105"/>
              <w:rPr>
                <w:rFonts w:cs="Times New Roman"/>
                <w:color w:val="000000"/>
                <w:szCs w:val="22"/>
              </w:rPr>
            </w:pPr>
            <w:r w:rsidRPr="00D733D4">
              <w:t>(73,844)</w:t>
            </w:r>
          </w:p>
        </w:tc>
      </w:tr>
      <w:tr w:rsidR="00CD0E25" w:rsidRPr="00AB5DFA" w14:paraId="0B8979C6" w14:textId="77777777" w:rsidTr="00080F43">
        <w:tc>
          <w:tcPr>
            <w:tcW w:w="4500" w:type="dxa"/>
          </w:tcPr>
          <w:p w14:paraId="541238CE" w14:textId="77777777" w:rsidR="00CD0E25" w:rsidRPr="00AB5DFA" w:rsidRDefault="00CD0E25" w:rsidP="00CD0E25">
            <w:pPr>
              <w:spacing w:line="240" w:lineRule="atLeast"/>
              <w:ind w:right="-108"/>
              <w:rPr>
                <w:rFonts w:cs="Times New Roman"/>
                <w:b/>
                <w:bCs/>
                <w:color w:val="000000"/>
                <w:szCs w:val="22"/>
                <w:lang w:bidi="th-TH"/>
              </w:rPr>
            </w:pPr>
            <w:r w:rsidRPr="00AB5DFA">
              <w:rPr>
                <w:rFonts w:cs="Times New Roman"/>
                <w:color w:val="000000"/>
                <w:szCs w:val="22"/>
                <w:lang w:bidi="th-TH"/>
              </w:rPr>
              <w:t>Write-off</w:t>
            </w:r>
          </w:p>
        </w:tc>
        <w:tc>
          <w:tcPr>
            <w:tcW w:w="1350" w:type="dxa"/>
            <w:tcBorders>
              <w:bottom w:val="single" w:sz="4" w:space="0" w:color="auto"/>
            </w:tcBorders>
          </w:tcPr>
          <w:p w14:paraId="5A1A0EA7" w14:textId="182BF3EE" w:rsidR="00CD0E25" w:rsidRPr="00AB5DFA" w:rsidRDefault="00CD0E25" w:rsidP="00CD0E25">
            <w:pPr>
              <w:tabs>
                <w:tab w:val="decimal" w:pos="1155"/>
              </w:tabs>
              <w:ind w:right="-103"/>
              <w:rPr>
                <w:rFonts w:cs="Times New Roman"/>
                <w:color w:val="000000"/>
                <w:szCs w:val="22"/>
              </w:rPr>
            </w:pPr>
            <w:r w:rsidRPr="00D733D4">
              <w:t>(64,431)</w:t>
            </w:r>
          </w:p>
        </w:tc>
        <w:tc>
          <w:tcPr>
            <w:tcW w:w="288" w:type="dxa"/>
          </w:tcPr>
          <w:p w14:paraId="34B0F203" w14:textId="77777777" w:rsidR="00CD0E25" w:rsidRPr="00AB5DFA" w:rsidRDefault="00CD0E25" w:rsidP="00CD0E25">
            <w:pPr>
              <w:tabs>
                <w:tab w:val="decimal" w:pos="1155"/>
              </w:tabs>
              <w:rPr>
                <w:rFonts w:cs="Times New Roman"/>
                <w:color w:val="000000"/>
                <w:szCs w:val="22"/>
              </w:rPr>
            </w:pPr>
          </w:p>
        </w:tc>
        <w:tc>
          <w:tcPr>
            <w:tcW w:w="1422" w:type="dxa"/>
            <w:tcBorders>
              <w:bottom w:val="single" w:sz="4" w:space="0" w:color="auto"/>
            </w:tcBorders>
          </w:tcPr>
          <w:p w14:paraId="034132A9" w14:textId="6939B6EB" w:rsidR="00CD0E25" w:rsidRPr="00AB5DFA" w:rsidRDefault="00CD0E25" w:rsidP="00CD0E25">
            <w:pPr>
              <w:tabs>
                <w:tab w:val="decimal" w:pos="1155"/>
              </w:tabs>
              <w:rPr>
                <w:rFonts w:cs="Times New Roman"/>
                <w:color w:val="000000"/>
                <w:szCs w:val="22"/>
              </w:rPr>
            </w:pPr>
            <w:r w:rsidRPr="00D733D4">
              <w:t>-</w:t>
            </w:r>
          </w:p>
        </w:tc>
        <w:tc>
          <w:tcPr>
            <w:tcW w:w="269" w:type="dxa"/>
          </w:tcPr>
          <w:p w14:paraId="77414180" w14:textId="77777777" w:rsidR="00CD0E25" w:rsidRPr="00AB5DFA" w:rsidRDefault="00CD0E25" w:rsidP="00CD0E25">
            <w:pPr>
              <w:tabs>
                <w:tab w:val="decimal" w:pos="1155"/>
              </w:tabs>
              <w:rPr>
                <w:rFonts w:cs="Times New Roman"/>
                <w:color w:val="000000"/>
                <w:szCs w:val="22"/>
              </w:rPr>
            </w:pPr>
          </w:p>
        </w:tc>
        <w:tc>
          <w:tcPr>
            <w:tcW w:w="1351" w:type="dxa"/>
            <w:tcBorders>
              <w:bottom w:val="single" w:sz="4" w:space="0" w:color="auto"/>
            </w:tcBorders>
          </w:tcPr>
          <w:p w14:paraId="1D7ACFFA" w14:textId="662B3DD2" w:rsidR="00CD0E25" w:rsidRPr="00AB5DFA" w:rsidRDefault="00CD0E25" w:rsidP="00CD0E25">
            <w:pPr>
              <w:tabs>
                <w:tab w:val="decimal" w:pos="1155"/>
              </w:tabs>
              <w:ind w:right="-105"/>
              <w:rPr>
                <w:rFonts w:cs="Times New Roman"/>
                <w:color w:val="000000"/>
                <w:szCs w:val="22"/>
              </w:rPr>
            </w:pPr>
            <w:r w:rsidRPr="00D733D4">
              <w:t>(64,431)</w:t>
            </w:r>
          </w:p>
        </w:tc>
      </w:tr>
      <w:tr w:rsidR="00CD0E25" w:rsidRPr="00AB5DFA" w14:paraId="6D43F76B" w14:textId="77777777" w:rsidTr="00080F43">
        <w:tc>
          <w:tcPr>
            <w:tcW w:w="4500" w:type="dxa"/>
          </w:tcPr>
          <w:p w14:paraId="34114D23" w14:textId="17919E95" w:rsidR="00CD0E25" w:rsidRPr="00AB5DFA" w:rsidRDefault="00CD0E25" w:rsidP="00CD0E25">
            <w:pPr>
              <w:spacing w:line="240" w:lineRule="atLeast"/>
              <w:ind w:right="-108"/>
              <w:rPr>
                <w:rFonts w:cs="Times New Roman"/>
                <w:b/>
                <w:bCs/>
                <w:color w:val="000000"/>
                <w:szCs w:val="22"/>
                <w:lang w:bidi="th-TH"/>
              </w:rPr>
            </w:pPr>
            <w:r w:rsidRPr="00AB5DFA">
              <w:rPr>
                <w:rFonts w:cs="Times New Roman"/>
                <w:b/>
                <w:bCs/>
                <w:color w:val="000000"/>
                <w:szCs w:val="22"/>
                <w:lang w:bidi="th-TH"/>
              </w:rPr>
              <w:t>At 3</w:t>
            </w:r>
            <w:r>
              <w:rPr>
                <w:rFonts w:cs="Times New Roman"/>
                <w:b/>
                <w:bCs/>
                <w:color w:val="000000"/>
                <w:szCs w:val="22"/>
                <w:lang w:bidi="th-TH"/>
              </w:rPr>
              <w:t xml:space="preserve">0 June </w:t>
            </w:r>
            <w:r w:rsidRPr="00AB5DFA">
              <w:rPr>
                <w:rFonts w:cs="Times New Roman"/>
                <w:b/>
                <w:bCs/>
                <w:color w:val="000000"/>
                <w:szCs w:val="22"/>
                <w:lang w:bidi="th-TH"/>
              </w:rPr>
              <w:t>202</w:t>
            </w:r>
            <w:r>
              <w:rPr>
                <w:rFonts w:cs="Times New Roman"/>
                <w:b/>
                <w:bCs/>
                <w:color w:val="000000"/>
                <w:szCs w:val="22"/>
                <w:lang w:bidi="th-TH"/>
              </w:rPr>
              <w:t>5</w:t>
            </w:r>
          </w:p>
        </w:tc>
        <w:tc>
          <w:tcPr>
            <w:tcW w:w="1350" w:type="dxa"/>
            <w:tcBorders>
              <w:top w:val="single" w:sz="4" w:space="0" w:color="auto"/>
              <w:bottom w:val="double" w:sz="4" w:space="0" w:color="auto"/>
            </w:tcBorders>
          </w:tcPr>
          <w:p w14:paraId="16C91800" w14:textId="23EF8313" w:rsidR="00CD0E25" w:rsidRPr="00CD0E25" w:rsidRDefault="00CD0E25" w:rsidP="00CD0E25">
            <w:pPr>
              <w:tabs>
                <w:tab w:val="decimal" w:pos="1155"/>
              </w:tabs>
              <w:rPr>
                <w:rFonts w:cs="Times New Roman"/>
                <w:b/>
                <w:bCs/>
                <w:color w:val="000000"/>
                <w:szCs w:val="22"/>
              </w:rPr>
            </w:pPr>
            <w:r w:rsidRPr="00AA6956">
              <w:rPr>
                <w:b/>
                <w:bCs/>
              </w:rPr>
              <w:t>1,055,739</w:t>
            </w:r>
          </w:p>
        </w:tc>
        <w:tc>
          <w:tcPr>
            <w:tcW w:w="288" w:type="dxa"/>
          </w:tcPr>
          <w:p w14:paraId="3BAA7B23" w14:textId="77777777" w:rsidR="00CD0E25" w:rsidRPr="00CD0E25" w:rsidRDefault="00CD0E25" w:rsidP="00CD0E25">
            <w:pPr>
              <w:tabs>
                <w:tab w:val="decimal" w:pos="1155"/>
              </w:tabs>
              <w:spacing w:line="240" w:lineRule="atLeast"/>
              <w:ind w:right="-164"/>
              <w:rPr>
                <w:rFonts w:cs="Times New Roman"/>
                <w:b/>
                <w:bCs/>
                <w:color w:val="000000"/>
                <w:szCs w:val="22"/>
              </w:rPr>
            </w:pPr>
          </w:p>
        </w:tc>
        <w:tc>
          <w:tcPr>
            <w:tcW w:w="1422" w:type="dxa"/>
            <w:tcBorders>
              <w:top w:val="single" w:sz="4" w:space="0" w:color="auto"/>
              <w:bottom w:val="double" w:sz="4" w:space="0" w:color="auto"/>
            </w:tcBorders>
          </w:tcPr>
          <w:p w14:paraId="1642BDF7" w14:textId="368424F4" w:rsidR="00CD0E25" w:rsidRPr="00CD0E25" w:rsidRDefault="00CD0E25" w:rsidP="00CD0E25">
            <w:pPr>
              <w:tabs>
                <w:tab w:val="decimal" w:pos="1155"/>
              </w:tabs>
              <w:spacing w:line="240" w:lineRule="atLeast"/>
              <w:ind w:right="-164"/>
              <w:rPr>
                <w:rFonts w:cs="Times New Roman"/>
                <w:b/>
                <w:bCs/>
                <w:color w:val="000000"/>
                <w:szCs w:val="22"/>
              </w:rPr>
            </w:pPr>
            <w:r w:rsidRPr="00AA6956">
              <w:rPr>
                <w:b/>
                <w:bCs/>
              </w:rPr>
              <w:t>13,271</w:t>
            </w:r>
          </w:p>
        </w:tc>
        <w:tc>
          <w:tcPr>
            <w:tcW w:w="269" w:type="dxa"/>
          </w:tcPr>
          <w:p w14:paraId="197E74D0" w14:textId="77777777" w:rsidR="00CD0E25" w:rsidRPr="00CD0E25" w:rsidRDefault="00CD0E25" w:rsidP="00CD0E25">
            <w:pPr>
              <w:tabs>
                <w:tab w:val="decimal" w:pos="1155"/>
              </w:tabs>
              <w:spacing w:line="240" w:lineRule="atLeast"/>
              <w:ind w:right="-164"/>
              <w:rPr>
                <w:rFonts w:cs="Times New Roman"/>
                <w:b/>
                <w:bCs/>
                <w:color w:val="000000"/>
                <w:szCs w:val="22"/>
              </w:rPr>
            </w:pPr>
          </w:p>
        </w:tc>
        <w:tc>
          <w:tcPr>
            <w:tcW w:w="1351" w:type="dxa"/>
            <w:tcBorders>
              <w:top w:val="single" w:sz="4" w:space="0" w:color="auto"/>
              <w:bottom w:val="double" w:sz="4" w:space="0" w:color="auto"/>
            </w:tcBorders>
          </w:tcPr>
          <w:p w14:paraId="23541F5D" w14:textId="068A6F33" w:rsidR="00CD0E25" w:rsidRPr="00CD0E25" w:rsidRDefault="00CD0E25" w:rsidP="00CD0E25">
            <w:pPr>
              <w:tabs>
                <w:tab w:val="decimal" w:pos="1155"/>
              </w:tabs>
              <w:rPr>
                <w:rFonts w:cs="Times New Roman"/>
                <w:b/>
                <w:bCs/>
                <w:color w:val="000000"/>
                <w:szCs w:val="22"/>
              </w:rPr>
            </w:pPr>
            <w:r w:rsidRPr="00AA6956">
              <w:rPr>
                <w:b/>
                <w:bCs/>
              </w:rPr>
              <w:t>1,069,010</w:t>
            </w:r>
          </w:p>
        </w:tc>
      </w:tr>
    </w:tbl>
    <w:p w14:paraId="576266A5" w14:textId="77777777" w:rsidR="00F20BA4" w:rsidRPr="00983610" w:rsidRDefault="00F20BA4" w:rsidP="001A2663">
      <w:pPr>
        <w:tabs>
          <w:tab w:val="left" w:pos="1080"/>
        </w:tabs>
        <w:ind w:left="540" w:right="389"/>
        <w:jc w:val="thaiDistribute"/>
        <w:rPr>
          <w:rFonts w:cs="Times New Roman"/>
          <w:b/>
          <w:bCs/>
          <w:i/>
          <w:iCs/>
          <w:sz w:val="18"/>
          <w:szCs w:val="18"/>
        </w:rPr>
      </w:pPr>
    </w:p>
    <w:p w14:paraId="6821E586" w14:textId="56B83D19" w:rsidR="004733FC" w:rsidRPr="00EE2FCD" w:rsidRDefault="000007A4" w:rsidP="001A2663">
      <w:pPr>
        <w:tabs>
          <w:tab w:val="left" w:pos="1080"/>
        </w:tabs>
        <w:ind w:left="540" w:right="389"/>
        <w:jc w:val="thaiDistribute"/>
        <w:rPr>
          <w:rFonts w:cs="Times New Roman"/>
          <w:b/>
          <w:bCs/>
          <w:i/>
          <w:iCs/>
          <w:szCs w:val="22"/>
        </w:rPr>
      </w:pPr>
      <w:r w:rsidRPr="00EE2FCD">
        <w:rPr>
          <w:rFonts w:cs="Times New Roman"/>
          <w:b/>
          <w:bCs/>
          <w:i/>
          <w:iCs/>
          <w:szCs w:val="22"/>
        </w:rPr>
        <w:t>Lease liabilities</w:t>
      </w:r>
    </w:p>
    <w:p w14:paraId="1E4299EE" w14:textId="08CBFA23" w:rsidR="006552F4" w:rsidRPr="00EE2FCD" w:rsidRDefault="006552F4" w:rsidP="001A2663">
      <w:pPr>
        <w:pStyle w:val="block"/>
        <w:spacing w:after="0"/>
        <w:ind w:left="540"/>
        <w:jc w:val="both"/>
        <w:rPr>
          <w:rFonts w:cs="Times New Roman"/>
          <w:szCs w:val="22"/>
        </w:rPr>
      </w:pPr>
    </w:p>
    <w:tbl>
      <w:tblPr>
        <w:tblW w:w="9216" w:type="dxa"/>
        <w:tblInd w:w="414" w:type="dxa"/>
        <w:tblLayout w:type="fixed"/>
        <w:tblLook w:val="01E0" w:firstRow="1" w:lastRow="1" w:firstColumn="1" w:lastColumn="1" w:noHBand="0" w:noVBand="0"/>
      </w:tblPr>
      <w:tblGrid>
        <w:gridCol w:w="3456"/>
        <w:gridCol w:w="1259"/>
        <w:gridCol w:w="236"/>
        <w:gridCol w:w="1294"/>
        <w:gridCol w:w="236"/>
        <w:gridCol w:w="1294"/>
        <w:gridCol w:w="253"/>
        <w:gridCol w:w="1188"/>
      </w:tblGrid>
      <w:tr w:rsidR="006552F4" w:rsidRPr="00EE2FCD" w14:paraId="58E2EECE" w14:textId="77777777" w:rsidTr="00EC65EE">
        <w:tc>
          <w:tcPr>
            <w:tcW w:w="3456" w:type="dxa"/>
          </w:tcPr>
          <w:p w14:paraId="2274A3FF" w14:textId="77777777" w:rsidR="006552F4" w:rsidRPr="00EE2FCD" w:rsidRDefault="006552F4" w:rsidP="001A2663">
            <w:pPr>
              <w:ind w:right="-79"/>
              <w:rPr>
                <w:rFonts w:cs="Times New Roman"/>
                <w:b/>
                <w:bCs/>
                <w:i/>
                <w:iCs/>
                <w:color w:val="000000"/>
                <w:szCs w:val="22"/>
              </w:rPr>
            </w:pPr>
          </w:p>
        </w:tc>
        <w:tc>
          <w:tcPr>
            <w:tcW w:w="2789" w:type="dxa"/>
            <w:gridSpan w:val="3"/>
          </w:tcPr>
          <w:p w14:paraId="6FC440CE" w14:textId="1E23BD95" w:rsidR="006552F4" w:rsidRPr="00EE2FCD" w:rsidRDefault="00484F77" w:rsidP="001A2663">
            <w:pPr>
              <w:ind w:right="-108" w:hanging="108"/>
              <w:jc w:val="center"/>
              <w:rPr>
                <w:rFonts w:cs="Times New Roman"/>
                <w:szCs w:val="22"/>
                <w:rtl/>
                <w:cs/>
              </w:rPr>
            </w:pPr>
            <w:r w:rsidRPr="00EE2FCD">
              <w:rPr>
                <w:rFonts w:cs="Times New Roman"/>
                <w:b/>
                <w:bCs/>
                <w:szCs w:val="22"/>
                <w:lang w:bidi="th-TH"/>
              </w:rPr>
              <w:t>Consolidated</w:t>
            </w:r>
          </w:p>
        </w:tc>
        <w:tc>
          <w:tcPr>
            <w:tcW w:w="236" w:type="dxa"/>
          </w:tcPr>
          <w:p w14:paraId="56F71080" w14:textId="77777777" w:rsidR="006552F4" w:rsidRPr="00EE2FCD" w:rsidRDefault="006552F4" w:rsidP="001A2663">
            <w:pPr>
              <w:ind w:right="-108" w:hanging="108"/>
              <w:jc w:val="center"/>
              <w:rPr>
                <w:rFonts w:cs="Times New Roman"/>
                <w:b/>
                <w:bCs/>
                <w:spacing w:val="-6"/>
                <w:szCs w:val="22"/>
                <w:rtl/>
                <w:cs/>
              </w:rPr>
            </w:pPr>
          </w:p>
        </w:tc>
        <w:tc>
          <w:tcPr>
            <w:tcW w:w="2735" w:type="dxa"/>
            <w:gridSpan w:val="3"/>
          </w:tcPr>
          <w:p w14:paraId="5F40ED78" w14:textId="38C1BCC2" w:rsidR="006552F4" w:rsidRPr="00EE2FCD" w:rsidRDefault="00484F77" w:rsidP="001A2663">
            <w:pPr>
              <w:ind w:right="-108" w:hanging="108"/>
              <w:jc w:val="center"/>
              <w:rPr>
                <w:rFonts w:cs="Times New Roman"/>
                <w:b/>
                <w:bCs/>
                <w:spacing w:val="-6"/>
                <w:szCs w:val="22"/>
                <w:rtl/>
                <w:cs/>
              </w:rPr>
            </w:pPr>
            <w:r w:rsidRPr="00EE2FCD">
              <w:rPr>
                <w:rFonts w:cs="Times New Roman"/>
                <w:b/>
                <w:bCs/>
                <w:szCs w:val="22"/>
                <w:lang w:bidi="th-TH"/>
              </w:rPr>
              <w:t>The Bank</w:t>
            </w:r>
          </w:p>
        </w:tc>
      </w:tr>
      <w:tr w:rsidR="00DE066A" w:rsidRPr="00EE2FCD" w14:paraId="396293AA" w14:textId="77777777">
        <w:tc>
          <w:tcPr>
            <w:tcW w:w="3456" w:type="dxa"/>
          </w:tcPr>
          <w:p w14:paraId="0E700E87" w14:textId="77777777" w:rsidR="00DE066A" w:rsidRPr="00EE2FCD" w:rsidRDefault="00DE066A" w:rsidP="00DE066A">
            <w:pPr>
              <w:ind w:right="-282"/>
              <w:rPr>
                <w:rFonts w:cs="Times New Roman"/>
                <w:b/>
                <w:bCs/>
                <w:i/>
                <w:iCs/>
                <w:color w:val="000000"/>
                <w:szCs w:val="22"/>
                <w:rtl/>
                <w:cs/>
              </w:rPr>
            </w:pPr>
          </w:p>
        </w:tc>
        <w:tc>
          <w:tcPr>
            <w:tcW w:w="1259" w:type="dxa"/>
          </w:tcPr>
          <w:p w14:paraId="7BE9F861" w14:textId="5C822A90" w:rsidR="00DE066A" w:rsidRPr="00EE2FCD" w:rsidRDefault="00DE066A" w:rsidP="00DE066A">
            <w:pPr>
              <w:ind w:left="-108" w:right="-108"/>
              <w:jc w:val="center"/>
              <w:rPr>
                <w:rFonts w:cs="Times New Roman"/>
                <w:szCs w:val="22"/>
              </w:rPr>
            </w:pPr>
            <w:r w:rsidRPr="00EE2FCD">
              <w:rPr>
                <w:rFonts w:cs="Times New Roman"/>
                <w:color w:val="000000"/>
                <w:szCs w:val="22"/>
              </w:rPr>
              <w:t>30 June</w:t>
            </w:r>
          </w:p>
        </w:tc>
        <w:tc>
          <w:tcPr>
            <w:tcW w:w="236" w:type="dxa"/>
          </w:tcPr>
          <w:p w14:paraId="59EA88F0" w14:textId="77777777" w:rsidR="00DE066A" w:rsidRPr="00EE2FCD" w:rsidRDefault="00DE066A" w:rsidP="00DE066A">
            <w:pPr>
              <w:ind w:left="-108" w:right="-108"/>
              <w:jc w:val="center"/>
              <w:rPr>
                <w:rFonts w:cs="Times New Roman"/>
                <w:szCs w:val="22"/>
              </w:rPr>
            </w:pPr>
          </w:p>
        </w:tc>
        <w:tc>
          <w:tcPr>
            <w:tcW w:w="1294" w:type="dxa"/>
            <w:vAlign w:val="bottom"/>
          </w:tcPr>
          <w:p w14:paraId="15944804" w14:textId="08A7AC8F" w:rsidR="00DE066A" w:rsidRPr="00EE2FCD" w:rsidRDefault="00DE066A" w:rsidP="00DE066A">
            <w:pPr>
              <w:ind w:left="-108" w:right="-108"/>
              <w:jc w:val="center"/>
              <w:rPr>
                <w:rFonts w:cs="Times New Roman"/>
                <w:szCs w:val="22"/>
              </w:rPr>
            </w:pPr>
            <w:r w:rsidRPr="00EE2FCD">
              <w:rPr>
                <w:rFonts w:cs="Times New Roman"/>
                <w:color w:val="000000"/>
                <w:szCs w:val="22"/>
              </w:rPr>
              <w:t>31 December</w:t>
            </w:r>
          </w:p>
        </w:tc>
        <w:tc>
          <w:tcPr>
            <w:tcW w:w="236" w:type="dxa"/>
            <w:vAlign w:val="bottom"/>
          </w:tcPr>
          <w:p w14:paraId="749B7959" w14:textId="77777777" w:rsidR="00DE066A" w:rsidRPr="00EE2FCD" w:rsidRDefault="00DE066A" w:rsidP="00DE066A">
            <w:pPr>
              <w:ind w:left="-108" w:right="-108"/>
              <w:jc w:val="center"/>
              <w:rPr>
                <w:rFonts w:cs="Times New Roman"/>
                <w:szCs w:val="22"/>
              </w:rPr>
            </w:pPr>
          </w:p>
        </w:tc>
        <w:tc>
          <w:tcPr>
            <w:tcW w:w="1294" w:type="dxa"/>
            <w:vAlign w:val="bottom"/>
          </w:tcPr>
          <w:p w14:paraId="0B8B3882" w14:textId="2393A00D" w:rsidR="00DE066A" w:rsidRPr="00EE2FCD" w:rsidRDefault="00DE066A" w:rsidP="00DE066A">
            <w:pPr>
              <w:ind w:left="-108" w:right="-108"/>
              <w:jc w:val="center"/>
              <w:rPr>
                <w:rFonts w:cs="Times New Roman"/>
                <w:szCs w:val="22"/>
              </w:rPr>
            </w:pPr>
            <w:r w:rsidRPr="00EE2FCD">
              <w:rPr>
                <w:rFonts w:cs="Times New Roman"/>
                <w:color w:val="000000"/>
                <w:szCs w:val="22"/>
              </w:rPr>
              <w:t>30 June</w:t>
            </w:r>
          </w:p>
        </w:tc>
        <w:tc>
          <w:tcPr>
            <w:tcW w:w="253" w:type="dxa"/>
          </w:tcPr>
          <w:p w14:paraId="7703795D" w14:textId="77777777" w:rsidR="00DE066A" w:rsidRPr="00EE2FCD" w:rsidRDefault="00DE066A" w:rsidP="00DE066A">
            <w:pPr>
              <w:ind w:left="-108" w:right="-108"/>
              <w:jc w:val="center"/>
              <w:rPr>
                <w:rFonts w:cs="Times New Roman"/>
                <w:szCs w:val="22"/>
              </w:rPr>
            </w:pPr>
          </w:p>
        </w:tc>
        <w:tc>
          <w:tcPr>
            <w:tcW w:w="1188" w:type="dxa"/>
            <w:vAlign w:val="bottom"/>
          </w:tcPr>
          <w:p w14:paraId="5B53D015" w14:textId="716FCBBE" w:rsidR="00DE066A" w:rsidRPr="00EE2FCD" w:rsidRDefault="00DE066A" w:rsidP="00DE066A">
            <w:pPr>
              <w:ind w:left="-108" w:right="-108"/>
              <w:jc w:val="center"/>
              <w:rPr>
                <w:rFonts w:cs="Times New Roman"/>
                <w:szCs w:val="22"/>
              </w:rPr>
            </w:pPr>
            <w:r w:rsidRPr="00EE2FCD">
              <w:rPr>
                <w:rFonts w:cs="Times New Roman"/>
                <w:color w:val="000000"/>
                <w:szCs w:val="22"/>
              </w:rPr>
              <w:t>31 December</w:t>
            </w:r>
          </w:p>
        </w:tc>
      </w:tr>
      <w:tr w:rsidR="00DE066A" w:rsidRPr="00880EEB" w14:paraId="30B61843" w14:textId="77777777">
        <w:tc>
          <w:tcPr>
            <w:tcW w:w="3456" w:type="dxa"/>
          </w:tcPr>
          <w:p w14:paraId="5DD23AB0" w14:textId="77777777" w:rsidR="00DE066A" w:rsidRPr="00880EEB" w:rsidRDefault="00DE066A" w:rsidP="00DE066A">
            <w:pPr>
              <w:ind w:right="-282"/>
              <w:rPr>
                <w:rFonts w:cs="Times New Roman"/>
                <w:b/>
                <w:bCs/>
                <w:i/>
                <w:iCs/>
                <w:color w:val="000000"/>
                <w:szCs w:val="22"/>
                <w:rtl/>
                <w:cs/>
              </w:rPr>
            </w:pPr>
          </w:p>
        </w:tc>
        <w:tc>
          <w:tcPr>
            <w:tcW w:w="1259" w:type="dxa"/>
          </w:tcPr>
          <w:p w14:paraId="65226BEB" w14:textId="2B526DD4" w:rsidR="00DE066A" w:rsidRPr="00880EEB" w:rsidRDefault="00DE066A" w:rsidP="00DE066A">
            <w:pPr>
              <w:ind w:left="-108" w:right="-108"/>
              <w:jc w:val="center"/>
              <w:rPr>
                <w:rFonts w:cs="Times New Roman"/>
                <w:szCs w:val="22"/>
              </w:rPr>
            </w:pPr>
            <w:r>
              <w:rPr>
                <w:rFonts w:cs="Times New Roman"/>
                <w:color w:val="000000"/>
                <w:szCs w:val="22"/>
              </w:rPr>
              <w:t>2025</w:t>
            </w:r>
          </w:p>
        </w:tc>
        <w:tc>
          <w:tcPr>
            <w:tcW w:w="236" w:type="dxa"/>
          </w:tcPr>
          <w:p w14:paraId="74930B7B" w14:textId="77777777" w:rsidR="00DE066A" w:rsidRPr="00880EEB" w:rsidRDefault="00DE066A" w:rsidP="00DE066A">
            <w:pPr>
              <w:ind w:left="-108" w:right="-108"/>
              <w:jc w:val="center"/>
              <w:rPr>
                <w:rFonts w:cs="Times New Roman"/>
                <w:szCs w:val="22"/>
              </w:rPr>
            </w:pPr>
          </w:p>
        </w:tc>
        <w:tc>
          <w:tcPr>
            <w:tcW w:w="1294" w:type="dxa"/>
            <w:vAlign w:val="bottom"/>
          </w:tcPr>
          <w:p w14:paraId="482C6A37" w14:textId="47B1E4A4" w:rsidR="00DE066A" w:rsidRPr="00880EEB" w:rsidRDefault="00DE066A" w:rsidP="00DE066A">
            <w:pPr>
              <w:ind w:left="-108" w:right="-108"/>
              <w:jc w:val="center"/>
              <w:rPr>
                <w:rFonts w:cs="Times New Roman"/>
                <w:szCs w:val="22"/>
              </w:rPr>
            </w:pPr>
            <w:r>
              <w:rPr>
                <w:rFonts w:cs="Times New Roman"/>
                <w:color w:val="000000"/>
                <w:szCs w:val="22"/>
              </w:rPr>
              <w:t>2024</w:t>
            </w:r>
          </w:p>
        </w:tc>
        <w:tc>
          <w:tcPr>
            <w:tcW w:w="236" w:type="dxa"/>
            <w:vAlign w:val="bottom"/>
          </w:tcPr>
          <w:p w14:paraId="6AF3959F" w14:textId="77777777" w:rsidR="00DE066A" w:rsidRPr="00880EEB" w:rsidRDefault="00DE066A" w:rsidP="00DE066A">
            <w:pPr>
              <w:ind w:left="-108" w:right="-108"/>
              <w:jc w:val="center"/>
              <w:rPr>
                <w:rFonts w:cs="Times New Roman"/>
                <w:szCs w:val="22"/>
              </w:rPr>
            </w:pPr>
          </w:p>
        </w:tc>
        <w:tc>
          <w:tcPr>
            <w:tcW w:w="1294" w:type="dxa"/>
            <w:vAlign w:val="bottom"/>
          </w:tcPr>
          <w:p w14:paraId="1DBFE635" w14:textId="41455EA8" w:rsidR="00DE066A" w:rsidRPr="00880EEB" w:rsidRDefault="00DE066A" w:rsidP="00DE066A">
            <w:pPr>
              <w:ind w:left="-108" w:right="-108"/>
              <w:jc w:val="center"/>
              <w:rPr>
                <w:rFonts w:cs="Times New Roman"/>
                <w:szCs w:val="22"/>
              </w:rPr>
            </w:pPr>
            <w:r>
              <w:rPr>
                <w:rFonts w:cs="Times New Roman"/>
                <w:color w:val="000000"/>
                <w:szCs w:val="22"/>
              </w:rPr>
              <w:t>2025</w:t>
            </w:r>
          </w:p>
        </w:tc>
        <w:tc>
          <w:tcPr>
            <w:tcW w:w="253" w:type="dxa"/>
          </w:tcPr>
          <w:p w14:paraId="65EF3307" w14:textId="77777777" w:rsidR="00DE066A" w:rsidRPr="00880EEB" w:rsidRDefault="00DE066A" w:rsidP="00DE066A">
            <w:pPr>
              <w:ind w:left="-108" w:right="-108"/>
              <w:jc w:val="center"/>
              <w:rPr>
                <w:rFonts w:cs="Times New Roman"/>
                <w:szCs w:val="22"/>
              </w:rPr>
            </w:pPr>
          </w:p>
        </w:tc>
        <w:tc>
          <w:tcPr>
            <w:tcW w:w="1188" w:type="dxa"/>
            <w:vAlign w:val="bottom"/>
          </w:tcPr>
          <w:p w14:paraId="24858117" w14:textId="3426DF8A" w:rsidR="00DE066A" w:rsidRPr="00880EEB" w:rsidRDefault="00DE066A" w:rsidP="00DE066A">
            <w:pPr>
              <w:ind w:left="-108" w:right="-108"/>
              <w:jc w:val="center"/>
              <w:rPr>
                <w:rFonts w:cs="Times New Roman"/>
                <w:szCs w:val="22"/>
              </w:rPr>
            </w:pPr>
            <w:r>
              <w:rPr>
                <w:rFonts w:cs="Times New Roman"/>
                <w:color w:val="000000"/>
                <w:szCs w:val="22"/>
              </w:rPr>
              <w:t>2024</w:t>
            </w:r>
          </w:p>
        </w:tc>
      </w:tr>
      <w:tr w:rsidR="00DE066A" w:rsidRPr="00880EEB" w14:paraId="7CC24BC0" w14:textId="77777777" w:rsidTr="00EC65EE">
        <w:tc>
          <w:tcPr>
            <w:tcW w:w="3456" w:type="dxa"/>
          </w:tcPr>
          <w:p w14:paraId="54CD9210" w14:textId="168C0F02" w:rsidR="00DE066A" w:rsidRPr="00880EEB" w:rsidRDefault="00DE066A" w:rsidP="00DE066A">
            <w:pPr>
              <w:ind w:right="-79"/>
              <w:rPr>
                <w:rFonts w:cs="Times New Roman"/>
                <w:b/>
                <w:bCs/>
                <w:i/>
                <w:iCs/>
                <w:color w:val="000000"/>
                <w:szCs w:val="22"/>
              </w:rPr>
            </w:pPr>
          </w:p>
        </w:tc>
        <w:tc>
          <w:tcPr>
            <w:tcW w:w="5760" w:type="dxa"/>
            <w:gridSpan w:val="7"/>
          </w:tcPr>
          <w:p w14:paraId="6D6953D7" w14:textId="40755BBB" w:rsidR="00DE066A" w:rsidRPr="00880EEB" w:rsidRDefault="00DE066A" w:rsidP="00DE066A">
            <w:pPr>
              <w:ind w:left="-108" w:right="-108"/>
              <w:jc w:val="center"/>
              <w:rPr>
                <w:rFonts w:cs="Times New Roman"/>
                <w:i/>
                <w:iCs/>
                <w:snapToGrid w:val="0"/>
                <w:szCs w:val="22"/>
                <w:lang w:eastAsia="th-TH"/>
              </w:rPr>
            </w:pPr>
            <w:r w:rsidRPr="00880EEB">
              <w:rPr>
                <w:rFonts w:cs="Times New Roman"/>
                <w:i/>
                <w:iCs/>
                <w:szCs w:val="22"/>
              </w:rPr>
              <w:t>(in thousand Baht)</w:t>
            </w:r>
          </w:p>
        </w:tc>
      </w:tr>
      <w:tr w:rsidR="00CD0E25" w:rsidRPr="00880EEB" w14:paraId="18F4C6B0" w14:textId="77777777">
        <w:tc>
          <w:tcPr>
            <w:tcW w:w="3456" w:type="dxa"/>
            <w:vAlign w:val="bottom"/>
          </w:tcPr>
          <w:p w14:paraId="44E0ED46" w14:textId="65892644" w:rsidR="00CD0E25" w:rsidRPr="00880EEB" w:rsidRDefault="00CD0E25" w:rsidP="00CD0E25">
            <w:pPr>
              <w:ind w:firstLine="8"/>
              <w:rPr>
                <w:rFonts w:cs="Times New Roman"/>
                <w:szCs w:val="22"/>
                <w:rtl/>
                <w:cs/>
              </w:rPr>
            </w:pPr>
            <w:r w:rsidRPr="00880EEB">
              <w:rPr>
                <w:rFonts w:cs="Times New Roman"/>
                <w:color w:val="000000"/>
                <w:szCs w:val="22"/>
              </w:rPr>
              <w:t>Less than 1 year</w:t>
            </w:r>
          </w:p>
        </w:tc>
        <w:tc>
          <w:tcPr>
            <w:tcW w:w="1259" w:type="dxa"/>
          </w:tcPr>
          <w:p w14:paraId="03FB7F42" w14:textId="54443E1A" w:rsidR="00CD0E25" w:rsidRPr="00010997" w:rsidRDefault="00CD0E25" w:rsidP="00AA6956">
            <w:pPr>
              <w:tabs>
                <w:tab w:val="decimal" w:pos="1013"/>
              </w:tabs>
              <w:rPr>
                <w:rFonts w:cs="Times New Roman"/>
                <w:color w:val="000000"/>
                <w:szCs w:val="22"/>
              </w:rPr>
            </w:pPr>
            <w:r w:rsidRPr="00AA6956">
              <w:rPr>
                <w:rFonts w:cs="Times New Roman"/>
                <w:color w:val="000000"/>
                <w:szCs w:val="22"/>
              </w:rPr>
              <w:t>162,046</w:t>
            </w:r>
          </w:p>
        </w:tc>
        <w:tc>
          <w:tcPr>
            <w:tcW w:w="236" w:type="dxa"/>
            <w:vAlign w:val="bottom"/>
          </w:tcPr>
          <w:p w14:paraId="624DBEDF" w14:textId="77777777" w:rsidR="00CD0E25" w:rsidRPr="00A842A3" w:rsidRDefault="00CD0E25" w:rsidP="00CD0E25">
            <w:pPr>
              <w:tabs>
                <w:tab w:val="decimal" w:pos="1059"/>
              </w:tabs>
              <w:jc w:val="right"/>
              <w:rPr>
                <w:rFonts w:cs="Times New Roman"/>
                <w:color w:val="000000"/>
                <w:szCs w:val="22"/>
              </w:rPr>
            </w:pPr>
          </w:p>
        </w:tc>
        <w:tc>
          <w:tcPr>
            <w:tcW w:w="1294" w:type="dxa"/>
          </w:tcPr>
          <w:p w14:paraId="5BA05E2E" w14:textId="42ED32E0" w:rsidR="00CD0E25" w:rsidRPr="00A842A3" w:rsidRDefault="00CD0E25" w:rsidP="00CD0E25">
            <w:pPr>
              <w:tabs>
                <w:tab w:val="decimal" w:pos="1013"/>
              </w:tabs>
              <w:rPr>
                <w:rFonts w:cs="Times New Roman"/>
                <w:color w:val="000000"/>
                <w:szCs w:val="22"/>
              </w:rPr>
            </w:pPr>
            <w:r>
              <w:rPr>
                <w:rFonts w:cs="Times New Roman"/>
                <w:color w:val="000000"/>
                <w:szCs w:val="22"/>
              </w:rPr>
              <w:t>150</w:t>
            </w:r>
            <w:r w:rsidRPr="00D44ABA">
              <w:rPr>
                <w:rFonts w:cs="Times New Roman"/>
                <w:color w:val="000000"/>
                <w:szCs w:val="22"/>
              </w:rPr>
              <w:t>,</w:t>
            </w:r>
            <w:r>
              <w:rPr>
                <w:rFonts w:cs="Times New Roman"/>
                <w:color w:val="000000"/>
                <w:szCs w:val="22"/>
              </w:rPr>
              <w:t>497</w:t>
            </w:r>
          </w:p>
        </w:tc>
        <w:tc>
          <w:tcPr>
            <w:tcW w:w="236" w:type="dxa"/>
          </w:tcPr>
          <w:p w14:paraId="3249FD81" w14:textId="77777777" w:rsidR="00CD0E25" w:rsidRPr="00A842A3" w:rsidRDefault="00CD0E25" w:rsidP="00CD0E25">
            <w:pPr>
              <w:tabs>
                <w:tab w:val="decimal" w:pos="1059"/>
              </w:tabs>
              <w:rPr>
                <w:rFonts w:cs="Times New Roman"/>
                <w:color w:val="000000"/>
                <w:szCs w:val="22"/>
              </w:rPr>
            </w:pPr>
          </w:p>
        </w:tc>
        <w:tc>
          <w:tcPr>
            <w:tcW w:w="1294" w:type="dxa"/>
          </w:tcPr>
          <w:p w14:paraId="5B8EFBD4" w14:textId="0D5210C8" w:rsidR="00CD0E25" w:rsidRPr="00010997" w:rsidRDefault="00CD0E25" w:rsidP="00AA6956">
            <w:pPr>
              <w:tabs>
                <w:tab w:val="decimal" w:pos="993"/>
              </w:tabs>
              <w:rPr>
                <w:rFonts w:cs="Times New Roman"/>
                <w:color w:val="000000"/>
                <w:szCs w:val="22"/>
              </w:rPr>
            </w:pPr>
            <w:r w:rsidRPr="00AA6956">
              <w:rPr>
                <w:rFonts w:cs="Times New Roman"/>
                <w:color w:val="000000"/>
                <w:szCs w:val="22"/>
              </w:rPr>
              <w:t>161,839</w:t>
            </w:r>
          </w:p>
        </w:tc>
        <w:tc>
          <w:tcPr>
            <w:tcW w:w="253" w:type="dxa"/>
          </w:tcPr>
          <w:p w14:paraId="175FD62D" w14:textId="77777777" w:rsidR="00CD0E25" w:rsidRPr="00A842A3" w:rsidRDefault="00CD0E25" w:rsidP="00CD0E25">
            <w:pPr>
              <w:tabs>
                <w:tab w:val="decimal" w:pos="1059"/>
                <w:tab w:val="decimal" w:pos="1332"/>
              </w:tabs>
              <w:rPr>
                <w:rFonts w:cs="Times New Roman"/>
                <w:color w:val="000000"/>
                <w:szCs w:val="22"/>
              </w:rPr>
            </w:pPr>
          </w:p>
        </w:tc>
        <w:tc>
          <w:tcPr>
            <w:tcW w:w="1188" w:type="dxa"/>
          </w:tcPr>
          <w:p w14:paraId="52A82DE0" w14:textId="7715B619" w:rsidR="00CD0E25" w:rsidRPr="00A842A3" w:rsidRDefault="00CD0E25" w:rsidP="00CD0E25">
            <w:pPr>
              <w:tabs>
                <w:tab w:val="decimal" w:pos="993"/>
              </w:tabs>
              <w:rPr>
                <w:rFonts w:cs="Times New Roman"/>
                <w:color w:val="000000"/>
                <w:szCs w:val="22"/>
              </w:rPr>
            </w:pPr>
            <w:r>
              <w:rPr>
                <w:rFonts w:cs="Times New Roman"/>
                <w:color w:val="000000"/>
                <w:szCs w:val="22"/>
              </w:rPr>
              <w:t>149,431</w:t>
            </w:r>
          </w:p>
        </w:tc>
      </w:tr>
      <w:tr w:rsidR="00CD0E25" w:rsidRPr="00880EEB" w14:paraId="6D3323FA" w14:textId="77777777">
        <w:tc>
          <w:tcPr>
            <w:tcW w:w="3456" w:type="dxa"/>
            <w:vAlign w:val="bottom"/>
          </w:tcPr>
          <w:p w14:paraId="01771F64" w14:textId="1EE2F48E" w:rsidR="00CD0E25" w:rsidRPr="00880EEB" w:rsidRDefault="00CD0E25" w:rsidP="00CD0E25">
            <w:pPr>
              <w:ind w:firstLine="8"/>
              <w:rPr>
                <w:rFonts w:cs="Times New Roman"/>
                <w:szCs w:val="22"/>
                <w:rtl/>
                <w:cs/>
              </w:rPr>
            </w:pPr>
            <w:r w:rsidRPr="00880EEB">
              <w:rPr>
                <w:rFonts w:cs="Times New Roman"/>
                <w:szCs w:val="22"/>
                <w:lang w:bidi="th-TH"/>
              </w:rPr>
              <w:t>1 year to 5 years</w:t>
            </w:r>
          </w:p>
        </w:tc>
        <w:tc>
          <w:tcPr>
            <w:tcW w:w="1259" w:type="dxa"/>
          </w:tcPr>
          <w:p w14:paraId="51FBDD73" w14:textId="590F5697" w:rsidR="00CD0E25" w:rsidRPr="00010997" w:rsidRDefault="00CD0E25" w:rsidP="00AA6956">
            <w:pPr>
              <w:tabs>
                <w:tab w:val="decimal" w:pos="1013"/>
              </w:tabs>
              <w:rPr>
                <w:rFonts w:cs="Times New Roman"/>
                <w:color w:val="000000"/>
                <w:szCs w:val="22"/>
              </w:rPr>
            </w:pPr>
            <w:r w:rsidRPr="00AA6956">
              <w:rPr>
                <w:rFonts w:cs="Times New Roman"/>
                <w:color w:val="000000"/>
                <w:szCs w:val="22"/>
              </w:rPr>
              <w:t>471,400</w:t>
            </w:r>
          </w:p>
        </w:tc>
        <w:tc>
          <w:tcPr>
            <w:tcW w:w="236" w:type="dxa"/>
            <w:vAlign w:val="bottom"/>
          </w:tcPr>
          <w:p w14:paraId="466B5F5E" w14:textId="77777777" w:rsidR="00CD0E25" w:rsidRPr="00A842A3" w:rsidRDefault="00CD0E25" w:rsidP="00CD0E25">
            <w:pPr>
              <w:tabs>
                <w:tab w:val="decimal" w:pos="1059"/>
              </w:tabs>
              <w:jc w:val="right"/>
              <w:rPr>
                <w:rFonts w:cs="Times New Roman"/>
                <w:color w:val="000000"/>
                <w:szCs w:val="22"/>
              </w:rPr>
            </w:pPr>
          </w:p>
        </w:tc>
        <w:tc>
          <w:tcPr>
            <w:tcW w:w="1294" w:type="dxa"/>
          </w:tcPr>
          <w:p w14:paraId="20366F3E" w14:textId="544E0F6E" w:rsidR="00CD0E25" w:rsidRPr="00A842A3" w:rsidRDefault="00CD0E25" w:rsidP="00CD0E25">
            <w:pPr>
              <w:tabs>
                <w:tab w:val="decimal" w:pos="1013"/>
              </w:tabs>
              <w:rPr>
                <w:rFonts w:cs="Times New Roman"/>
                <w:color w:val="000000"/>
                <w:szCs w:val="22"/>
              </w:rPr>
            </w:pPr>
            <w:r>
              <w:rPr>
                <w:rFonts w:cs="Times New Roman"/>
                <w:color w:val="000000"/>
                <w:szCs w:val="22"/>
              </w:rPr>
              <w:t>402</w:t>
            </w:r>
            <w:r w:rsidRPr="00D44ABA">
              <w:rPr>
                <w:rFonts w:cs="Times New Roman"/>
                <w:color w:val="000000"/>
                <w:szCs w:val="22"/>
              </w:rPr>
              <w:t>,</w:t>
            </w:r>
            <w:r>
              <w:rPr>
                <w:rFonts w:cs="Times New Roman"/>
                <w:color w:val="000000"/>
                <w:szCs w:val="22"/>
              </w:rPr>
              <w:t>467</w:t>
            </w:r>
          </w:p>
        </w:tc>
        <w:tc>
          <w:tcPr>
            <w:tcW w:w="236" w:type="dxa"/>
          </w:tcPr>
          <w:p w14:paraId="63566C0C" w14:textId="77777777" w:rsidR="00CD0E25" w:rsidRPr="00A842A3" w:rsidRDefault="00CD0E25" w:rsidP="00CD0E25">
            <w:pPr>
              <w:tabs>
                <w:tab w:val="decimal" w:pos="1059"/>
              </w:tabs>
              <w:rPr>
                <w:rFonts w:cs="Times New Roman"/>
                <w:color w:val="000000"/>
                <w:szCs w:val="22"/>
              </w:rPr>
            </w:pPr>
          </w:p>
        </w:tc>
        <w:tc>
          <w:tcPr>
            <w:tcW w:w="1294" w:type="dxa"/>
          </w:tcPr>
          <w:p w14:paraId="057BEFFD" w14:textId="205A7671" w:rsidR="00CD0E25" w:rsidRPr="00010997" w:rsidRDefault="00CD0E25" w:rsidP="00AA6956">
            <w:pPr>
              <w:tabs>
                <w:tab w:val="decimal" w:pos="993"/>
              </w:tabs>
              <w:rPr>
                <w:rFonts w:cs="Times New Roman"/>
                <w:color w:val="000000"/>
                <w:szCs w:val="22"/>
              </w:rPr>
            </w:pPr>
            <w:r w:rsidRPr="00AA6956">
              <w:rPr>
                <w:rFonts w:cs="Times New Roman"/>
                <w:color w:val="000000"/>
                <w:szCs w:val="22"/>
              </w:rPr>
              <w:t>471,400</w:t>
            </w:r>
          </w:p>
        </w:tc>
        <w:tc>
          <w:tcPr>
            <w:tcW w:w="253" w:type="dxa"/>
          </w:tcPr>
          <w:p w14:paraId="7EB27866" w14:textId="77777777" w:rsidR="00CD0E25" w:rsidRPr="00A842A3" w:rsidRDefault="00CD0E25" w:rsidP="00CD0E25">
            <w:pPr>
              <w:tabs>
                <w:tab w:val="decimal" w:pos="1059"/>
                <w:tab w:val="decimal" w:pos="1332"/>
              </w:tabs>
              <w:rPr>
                <w:rFonts w:cs="Times New Roman"/>
                <w:color w:val="000000"/>
                <w:szCs w:val="22"/>
              </w:rPr>
            </w:pPr>
          </w:p>
        </w:tc>
        <w:tc>
          <w:tcPr>
            <w:tcW w:w="1188" w:type="dxa"/>
          </w:tcPr>
          <w:p w14:paraId="1FC1E9CD" w14:textId="3DAEEE2B" w:rsidR="00CD0E25" w:rsidRPr="00A842A3" w:rsidRDefault="00CD0E25" w:rsidP="00CD0E25">
            <w:pPr>
              <w:tabs>
                <w:tab w:val="decimal" w:pos="993"/>
              </w:tabs>
              <w:rPr>
                <w:rFonts w:cs="Times New Roman"/>
                <w:color w:val="000000"/>
                <w:szCs w:val="22"/>
              </w:rPr>
            </w:pPr>
            <w:r>
              <w:rPr>
                <w:rFonts w:cs="Times New Roman"/>
                <w:color w:val="000000"/>
                <w:szCs w:val="22"/>
              </w:rPr>
              <w:t>402,378</w:t>
            </w:r>
          </w:p>
        </w:tc>
      </w:tr>
      <w:tr w:rsidR="00CD0E25" w:rsidRPr="00880EEB" w14:paraId="78849B73" w14:textId="77777777">
        <w:tc>
          <w:tcPr>
            <w:tcW w:w="3456" w:type="dxa"/>
            <w:vAlign w:val="bottom"/>
          </w:tcPr>
          <w:p w14:paraId="5DF82B19" w14:textId="70E21D0D" w:rsidR="00CD0E25" w:rsidRPr="00880EEB" w:rsidRDefault="00CD0E25" w:rsidP="00CD0E25">
            <w:pPr>
              <w:ind w:firstLine="8"/>
              <w:rPr>
                <w:rFonts w:cs="Times New Roman"/>
                <w:szCs w:val="22"/>
                <w:rtl/>
                <w:cs/>
              </w:rPr>
            </w:pPr>
            <w:r w:rsidRPr="00880EEB">
              <w:rPr>
                <w:rFonts w:cs="Times New Roman"/>
                <w:szCs w:val="22"/>
              </w:rPr>
              <w:t>Over 5 years</w:t>
            </w:r>
          </w:p>
        </w:tc>
        <w:tc>
          <w:tcPr>
            <w:tcW w:w="1259" w:type="dxa"/>
            <w:tcBorders>
              <w:bottom w:val="single" w:sz="4" w:space="0" w:color="auto"/>
            </w:tcBorders>
          </w:tcPr>
          <w:p w14:paraId="149A52E6" w14:textId="3C79D551" w:rsidR="00CD0E25" w:rsidRPr="00010997" w:rsidRDefault="00CD0E25" w:rsidP="00AA6956">
            <w:pPr>
              <w:tabs>
                <w:tab w:val="decimal" w:pos="1013"/>
              </w:tabs>
              <w:rPr>
                <w:rFonts w:cs="Times New Roman"/>
                <w:color w:val="000000"/>
                <w:szCs w:val="22"/>
              </w:rPr>
            </w:pPr>
            <w:r w:rsidRPr="00AA6956">
              <w:rPr>
                <w:rFonts w:cs="Times New Roman"/>
                <w:color w:val="000000"/>
                <w:szCs w:val="22"/>
              </w:rPr>
              <w:t>580,056</w:t>
            </w:r>
          </w:p>
        </w:tc>
        <w:tc>
          <w:tcPr>
            <w:tcW w:w="236" w:type="dxa"/>
            <w:vAlign w:val="bottom"/>
          </w:tcPr>
          <w:p w14:paraId="7F6AFBD8" w14:textId="77777777" w:rsidR="00CD0E25" w:rsidRPr="00A842A3" w:rsidRDefault="00CD0E25" w:rsidP="00CD0E25">
            <w:pPr>
              <w:tabs>
                <w:tab w:val="decimal" w:pos="1059"/>
              </w:tabs>
              <w:jc w:val="right"/>
              <w:rPr>
                <w:rFonts w:cs="Times New Roman"/>
                <w:color w:val="000000"/>
                <w:szCs w:val="22"/>
              </w:rPr>
            </w:pPr>
          </w:p>
        </w:tc>
        <w:tc>
          <w:tcPr>
            <w:tcW w:w="1294" w:type="dxa"/>
            <w:tcBorders>
              <w:bottom w:val="single" w:sz="4" w:space="0" w:color="auto"/>
            </w:tcBorders>
          </w:tcPr>
          <w:p w14:paraId="464C99CF" w14:textId="55FE8D6A" w:rsidR="00CD0E25" w:rsidRPr="00A842A3" w:rsidRDefault="00CD0E25" w:rsidP="00CD0E25">
            <w:pPr>
              <w:tabs>
                <w:tab w:val="decimal" w:pos="1013"/>
              </w:tabs>
              <w:rPr>
                <w:rFonts w:cs="Times New Roman"/>
                <w:color w:val="000000"/>
                <w:szCs w:val="22"/>
              </w:rPr>
            </w:pPr>
            <w:r>
              <w:rPr>
                <w:rFonts w:cs="Times New Roman"/>
                <w:color w:val="000000"/>
                <w:szCs w:val="22"/>
              </w:rPr>
              <w:t>450</w:t>
            </w:r>
            <w:r w:rsidRPr="00D44ABA">
              <w:rPr>
                <w:rFonts w:cs="Times New Roman"/>
                <w:color w:val="000000"/>
                <w:szCs w:val="22"/>
              </w:rPr>
              <w:t>,</w:t>
            </w:r>
            <w:r>
              <w:rPr>
                <w:rFonts w:cs="Times New Roman"/>
                <w:color w:val="000000"/>
                <w:szCs w:val="22"/>
              </w:rPr>
              <w:t>610</w:t>
            </w:r>
          </w:p>
        </w:tc>
        <w:tc>
          <w:tcPr>
            <w:tcW w:w="236" w:type="dxa"/>
          </w:tcPr>
          <w:p w14:paraId="03B57C49" w14:textId="77777777" w:rsidR="00CD0E25" w:rsidRPr="00A842A3" w:rsidRDefault="00CD0E25" w:rsidP="00CD0E25">
            <w:pPr>
              <w:tabs>
                <w:tab w:val="decimal" w:pos="1059"/>
              </w:tabs>
              <w:rPr>
                <w:rFonts w:cs="Times New Roman"/>
                <w:color w:val="000000"/>
                <w:szCs w:val="22"/>
              </w:rPr>
            </w:pPr>
          </w:p>
        </w:tc>
        <w:tc>
          <w:tcPr>
            <w:tcW w:w="1294" w:type="dxa"/>
            <w:tcBorders>
              <w:bottom w:val="single" w:sz="4" w:space="0" w:color="auto"/>
            </w:tcBorders>
          </w:tcPr>
          <w:p w14:paraId="646DA714" w14:textId="497E7FDA" w:rsidR="00CD0E25" w:rsidRPr="00010997" w:rsidRDefault="00CD0E25" w:rsidP="00AA6956">
            <w:pPr>
              <w:tabs>
                <w:tab w:val="decimal" w:pos="993"/>
              </w:tabs>
              <w:rPr>
                <w:rFonts w:cs="Times New Roman"/>
                <w:color w:val="000000"/>
                <w:szCs w:val="22"/>
              </w:rPr>
            </w:pPr>
            <w:r w:rsidRPr="00AA6956">
              <w:rPr>
                <w:rFonts w:cs="Times New Roman"/>
                <w:color w:val="000000"/>
                <w:szCs w:val="22"/>
              </w:rPr>
              <w:t>580,056</w:t>
            </w:r>
          </w:p>
        </w:tc>
        <w:tc>
          <w:tcPr>
            <w:tcW w:w="253" w:type="dxa"/>
          </w:tcPr>
          <w:p w14:paraId="5DAF8AB2" w14:textId="77777777" w:rsidR="00CD0E25" w:rsidRPr="00A842A3" w:rsidRDefault="00CD0E25" w:rsidP="00CD0E25">
            <w:pPr>
              <w:tabs>
                <w:tab w:val="decimal" w:pos="1059"/>
                <w:tab w:val="decimal" w:pos="1332"/>
              </w:tabs>
              <w:rPr>
                <w:rFonts w:cs="Times New Roman"/>
                <w:color w:val="000000"/>
                <w:szCs w:val="22"/>
              </w:rPr>
            </w:pPr>
          </w:p>
        </w:tc>
        <w:tc>
          <w:tcPr>
            <w:tcW w:w="1188" w:type="dxa"/>
            <w:tcBorders>
              <w:bottom w:val="single" w:sz="4" w:space="0" w:color="auto"/>
            </w:tcBorders>
          </w:tcPr>
          <w:p w14:paraId="3268C61A" w14:textId="7135615C" w:rsidR="00CD0E25" w:rsidRPr="00A842A3" w:rsidRDefault="00CD0E25" w:rsidP="00CD0E25">
            <w:pPr>
              <w:tabs>
                <w:tab w:val="decimal" w:pos="993"/>
              </w:tabs>
              <w:rPr>
                <w:rFonts w:cs="Times New Roman"/>
                <w:color w:val="000000"/>
                <w:szCs w:val="22"/>
              </w:rPr>
            </w:pPr>
            <w:r>
              <w:rPr>
                <w:rFonts w:cs="Times New Roman"/>
                <w:color w:val="000000"/>
                <w:szCs w:val="22"/>
              </w:rPr>
              <w:t>450,610</w:t>
            </w:r>
          </w:p>
        </w:tc>
      </w:tr>
      <w:tr w:rsidR="00CD0E25" w:rsidRPr="00880EEB" w14:paraId="2155472E" w14:textId="77777777">
        <w:tc>
          <w:tcPr>
            <w:tcW w:w="3456" w:type="dxa"/>
            <w:vAlign w:val="bottom"/>
          </w:tcPr>
          <w:p w14:paraId="124C79F9" w14:textId="41AAD30F" w:rsidR="00CD0E25" w:rsidRPr="00880EEB" w:rsidRDefault="00CD0E25" w:rsidP="00CD0E25">
            <w:pPr>
              <w:ind w:right="-106" w:firstLine="8"/>
              <w:rPr>
                <w:rFonts w:cs="Times New Roman"/>
                <w:szCs w:val="22"/>
                <w:rtl/>
                <w:cs/>
              </w:rPr>
            </w:pPr>
            <w:r w:rsidRPr="00880EEB">
              <w:rPr>
                <w:rFonts w:cs="Times New Roman"/>
                <w:b/>
                <w:bCs/>
                <w:szCs w:val="22"/>
              </w:rPr>
              <w:t>Total undiscounted lease liabilities</w:t>
            </w:r>
          </w:p>
        </w:tc>
        <w:tc>
          <w:tcPr>
            <w:tcW w:w="1259" w:type="dxa"/>
            <w:tcBorders>
              <w:top w:val="single" w:sz="4" w:space="0" w:color="auto"/>
              <w:bottom w:val="double" w:sz="4" w:space="0" w:color="auto"/>
            </w:tcBorders>
          </w:tcPr>
          <w:p w14:paraId="1AF00E37" w14:textId="28F964EF" w:rsidR="00CD0E25" w:rsidRPr="00CD0E25" w:rsidRDefault="00CD0E25" w:rsidP="00AA6956">
            <w:pPr>
              <w:tabs>
                <w:tab w:val="decimal" w:pos="1013"/>
              </w:tabs>
              <w:rPr>
                <w:rFonts w:cs="Times New Roman"/>
                <w:b/>
                <w:bCs/>
                <w:color w:val="000000"/>
                <w:szCs w:val="22"/>
              </w:rPr>
            </w:pPr>
            <w:r w:rsidRPr="00AA6956">
              <w:rPr>
                <w:rFonts w:cs="Times New Roman"/>
                <w:b/>
                <w:bCs/>
                <w:color w:val="000000"/>
                <w:szCs w:val="22"/>
              </w:rPr>
              <w:t>1,213,502</w:t>
            </w:r>
          </w:p>
        </w:tc>
        <w:tc>
          <w:tcPr>
            <w:tcW w:w="236" w:type="dxa"/>
            <w:vAlign w:val="bottom"/>
          </w:tcPr>
          <w:p w14:paraId="065E15C5" w14:textId="77777777" w:rsidR="00CD0E25" w:rsidRPr="00CD0E25" w:rsidRDefault="00CD0E25" w:rsidP="00CD0E25">
            <w:pPr>
              <w:tabs>
                <w:tab w:val="decimal" w:pos="1059"/>
              </w:tabs>
              <w:jc w:val="right"/>
              <w:rPr>
                <w:rFonts w:cs="Times New Roman"/>
                <w:b/>
                <w:bCs/>
                <w:color w:val="000000"/>
                <w:szCs w:val="22"/>
              </w:rPr>
            </w:pPr>
          </w:p>
        </w:tc>
        <w:tc>
          <w:tcPr>
            <w:tcW w:w="1294" w:type="dxa"/>
            <w:tcBorders>
              <w:top w:val="single" w:sz="4" w:space="0" w:color="auto"/>
              <w:bottom w:val="double" w:sz="4" w:space="0" w:color="auto"/>
            </w:tcBorders>
          </w:tcPr>
          <w:p w14:paraId="6275EC79" w14:textId="612B4930" w:rsidR="00CD0E25" w:rsidRPr="00CD0E25" w:rsidRDefault="00CD0E25" w:rsidP="00CD0E25">
            <w:pPr>
              <w:tabs>
                <w:tab w:val="decimal" w:pos="1013"/>
              </w:tabs>
              <w:rPr>
                <w:rFonts w:cs="Times New Roman"/>
                <w:b/>
                <w:bCs/>
                <w:color w:val="000000"/>
                <w:szCs w:val="22"/>
              </w:rPr>
            </w:pPr>
            <w:r w:rsidRPr="00CD0E25">
              <w:rPr>
                <w:rFonts w:cs="Times New Roman"/>
                <w:b/>
                <w:bCs/>
                <w:color w:val="000000"/>
                <w:szCs w:val="22"/>
              </w:rPr>
              <w:t>1,003,574</w:t>
            </w:r>
          </w:p>
        </w:tc>
        <w:tc>
          <w:tcPr>
            <w:tcW w:w="236" w:type="dxa"/>
          </w:tcPr>
          <w:p w14:paraId="60FDC9DA" w14:textId="77777777" w:rsidR="00CD0E25" w:rsidRPr="00AA6956" w:rsidRDefault="00CD0E25" w:rsidP="00CD0E25">
            <w:pPr>
              <w:tabs>
                <w:tab w:val="decimal" w:pos="1059"/>
              </w:tabs>
              <w:rPr>
                <w:rFonts w:cs="Times New Roman"/>
                <w:b/>
                <w:bCs/>
                <w:color w:val="000000"/>
                <w:szCs w:val="22"/>
              </w:rPr>
            </w:pPr>
          </w:p>
        </w:tc>
        <w:tc>
          <w:tcPr>
            <w:tcW w:w="1294" w:type="dxa"/>
            <w:tcBorders>
              <w:top w:val="single" w:sz="4" w:space="0" w:color="auto"/>
              <w:bottom w:val="double" w:sz="4" w:space="0" w:color="auto"/>
            </w:tcBorders>
          </w:tcPr>
          <w:p w14:paraId="03359F9E" w14:textId="14FBADE2" w:rsidR="00CD0E25" w:rsidRPr="00CD0E25" w:rsidRDefault="00CD0E25" w:rsidP="00AA6956">
            <w:pPr>
              <w:tabs>
                <w:tab w:val="decimal" w:pos="993"/>
              </w:tabs>
              <w:rPr>
                <w:rFonts w:cs="Times New Roman"/>
                <w:b/>
                <w:bCs/>
                <w:color w:val="000000"/>
                <w:szCs w:val="22"/>
              </w:rPr>
            </w:pPr>
            <w:r w:rsidRPr="00AA6956">
              <w:rPr>
                <w:rFonts w:cs="Times New Roman"/>
                <w:b/>
                <w:bCs/>
                <w:color w:val="000000"/>
                <w:szCs w:val="22"/>
              </w:rPr>
              <w:t>1,213,295</w:t>
            </w:r>
          </w:p>
        </w:tc>
        <w:tc>
          <w:tcPr>
            <w:tcW w:w="253" w:type="dxa"/>
          </w:tcPr>
          <w:p w14:paraId="3B3927B2" w14:textId="77777777" w:rsidR="00CD0E25" w:rsidRPr="00AA6956" w:rsidRDefault="00CD0E25" w:rsidP="00CD0E25">
            <w:pPr>
              <w:tabs>
                <w:tab w:val="decimal" w:pos="1059"/>
                <w:tab w:val="decimal" w:pos="1332"/>
              </w:tabs>
              <w:rPr>
                <w:rFonts w:cs="Times New Roman"/>
                <w:b/>
                <w:bCs/>
                <w:color w:val="000000"/>
                <w:szCs w:val="22"/>
              </w:rPr>
            </w:pPr>
          </w:p>
        </w:tc>
        <w:tc>
          <w:tcPr>
            <w:tcW w:w="1188" w:type="dxa"/>
            <w:tcBorders>
              <w:top w:val="single" w:sz="4" w:space="0" w:color="auto"/>
              <w:bottom w:val="double" w:sz="4" w:space="0" w:color="auto"/>
            </w:tcBorders>
          </w:tcPr>
          <w:p w14:paraId="1AB4B375" w14:textId="16C64AB0" w:rsidR="00CD0E25" w:rsidRPr="00AA6956" w:rsidRDefault="00CD0E25" w:rsidP="00CD0E25">
            <w:pPr>
              <w:tabs>
                <w:tab w:val="decimal" w:pos="993"/>
              </w:tabs>
              <w:rPr>
                <w:rFonts w:cs="Times New Roman"/>
                <w:b/>
                <w:bCs/>
                <w:color w:val="000000"/>
                <w:szCs w:val="22"/>
              </w:rPr>
            </w:pPr>
            <w:r w:rsidRPr="00CD0E25">
              <w:rPr>
                <w:rFonts w:cs="Times New Roman"/>
                <w:b/>
                <w:bCs/>
                <w:color w:val="000000"/>
                <w:szCs w:val="22"/>
              </w:rPr>
              <w:t>1,002,419</w:t>
            </w:r>
          </w:p>
        </w:tc>
      </w:tr>
      <w:tr w:rsidR="00CD0E25" w:rsidRPr="00880EEB" w14:paraId="25250C4A" w14:textId="77777777" w:rsidTr="00983610">
        <w:tc>
          <w:tcPr>
            <w:tcW w:w="3456" w:type="dxa"/>
            <w:vAlign w:val="bottom"/>
          </w:tcPr>
          <w:p w14:paraId="70DA702B" w14:textId="77777777" w:rsidR="00CD0E25" w:rsidRPr="00880EEB" w:rsidRDefault="00CD0E25" w:rsidP="00CD0E25">
            <w:pPr>
              <w:rPr>
                <w:rFonts w:cs="Times New Roman"/>
                <w:b/>
                <w:bCs/>
                <w:szCs w:val="22"/>
              </w:rPr>
            </w:pPr>
            <w:r w:rsidRPr="00880EEB">
              <w:rPr>
                <w:rFonts w:cs="Times New Roman"/>
                <w:b/>
                <w:bCs/>
                <w:szCs w:val="22"/>
              </w:rPr>
              <w:t xml:space="preserve">Lease liabilities included in the </w:t>
            </w:r>
          </w:p>
          <w:p w14:paraId="73E59CD3" w14:textId="4A779AEE" w:rsidR="00CD0E25" w:rsidRPr="00880EEB" w:rsidRDefault="00CD0E25" w:rsidP="00CD0E25">
            <w:pPr>
              <w:rPr>
                <w:rFonts w:cs="Times New Roman"/>
                <w:szCs w:val="22"/>
                <w:rtl/>
                <w:cs/>
              </w:rPr>
            </w:pPr>
            <w:r w:rsidRPr="00880EEB">
              <w:rPr>
                <w:rFonts w:cs="Times New Roman"/>
                <w:b/>
                <w:bCs/>
                <w:szCs w:val="22"/>
              </w:rPr>
              <w:t xml:space="preserve">   statement of financial position</w:t>
            </w:r>
          </w:p>
        </w:tc>
        <w:tc>
          <w:tcPr>
            <w:tcW w:w="1259" w:type="dxa"/>
            <w:tcBorders>
              <w:top w:val="double" w:sz="4" w:space="0" w:color="auto"/>
              <w:bottom w:val="double" w:sz="4" w:space="0" w:color="auto"/>
            </w:tcBorders>
            <w:vAlign w:val="bottom"/>
          </w:tcPr>
          <w:p w14:paraId="7CF21747" w14:textId="2F1F6FD2" w:rsidR="00CD0E25" w:rsidRPr="00CD0E25" w:rsidRDefault="00CD0E25" w:rsidP="00AA6956">
            <w:pPr>
              <w:tabs>
                <w:tab w:val="decimal" w:pos="1013"/>
              </w:tabs>
              <w:rPr>
                <w:rFonts w:cs="Times New Roman"/>
                <w:b/>
                <w:bCs/>
                <w:color w:val="000000"/>
                <w:szCs w:val="22"/>
              </w:rPr>
            </w:pPr>
            <w:r w:rsidRPr="00AA6956">
              <w:rPr>
                <w:rFonts w:cs="Times New Roman"/>
                <w:b/>
                <w:bCs/>
                <w:color w:val="000000"/>
                <w:szCs w:val="22"/>
              </w:rPr>
              <w:t>1,084</w:t>
            </w:r>
            <w:r w:rsidR="0050037E">
              <w:rPr>
                <w:rFonts w:cs="Times New Roman"/>
                <w:b/>
                <w:bCs/>
                <w:color w:val="000000"/>
                <w:szCs w:val="22"/>
              </w:rPr>
              <w:t>,</w:t>
            </w:r>
            <w:r w:rsidRPr="00AA6956">
              <w:rPr>
                <w:rFonts w:cs="Times New Roman"/>
                <w:b/>
                <w:bCs/>
                <w:color w:val="000000"/>
                <w:szCs w:val="22"/>
              </w:rPr>
              <w:t>467</w:t>
            </w:r>
          </w:p>
        </w:tc>
        <w:tc>
          <w:tcPr>
            <w:tcW w:w="236" w:type="dxa"/>
            <w:vAlign w:val="bottom"/>
          </w:tcPr>
          <w:p w14:paraId="6E73EE22" w14:textId="77777777" w:rsidR="00CD0E25" w:rsidRPr="00CD0E25" w:rsidRDefault="00CD0E25" w:rsidP="00CD0E25">
            <w:pPr>
              <w:tabs>
                <w:tab w:val="decimal" w:pos="1059"/>
              </w:tabs>
              <w:rPr>
                <w:rFonts w:cs="Times New Roman"/>
                <w:b/>
                <w:bCs/>
                <w:color w:val="000000"/>
                <w:szCs w:val="22"/>
              </w:rPr>
            </w:pPr>
          </w:p>
        </w:tc>
        <w:tc>
          <w:tcPr>
            <w:tcW w:w="1294" w:type="dxa"/>
            <w:tcBorders>
              <w:top w:val="double" w:sz="4" w:space="0" w:color="auto"/>
              <w:bottom w:val="double" w:sz="4" w:space="0" w:color="auto"/>
            </w:tcBorders>
            <w:vAlign w:val="bottom"/>
          </w:tcPr>
          <w:p w14:paraId="018DB483" w14:textId="251EA039" w:rsidR="00CD0E25" w:rsidRPr="00CD0E25" w:rsidRDefault="00CD0E25" w:rsidP="00CD0E25">
            <w:pPr>
              <w:tabs>
                <w:tab w:val="decimal" w:pos="1013"/>
              </w:tabs>
              <w:rPr>
                <w:rFonts w:cs="Times New Roman"/>
                <w:b/>
                <w:bCs/>
                <w:color w:val="000000"/>
                <w:szCs w:val="22"/>
              </w:rPr>
            </w:pPr>
            <w:r w:rsidRPr="00CD0E25">
              <w:rPr>
                <w:rFonts w:cs="Times New Roman"/>
                <w:b/>
                <w:bCs/>
                <w:color w:val="000000"/>
                <w:szCs w:val="22"/>
              </w:rPr>
              <w:t>902,374</w:t>
            </w:r>
          </w:p>
        </w:tc>
        <w:tc>
          <w:tcPr>
            <w:tcW w:w="236" w:type="dxa"/>
            <w:vAlign w:val="bottom"/>
          </w:tcPr>
          <w:p w14:paraId="3452A4B0" w14:textId="77777777" w:rsidR="00CD0E25" w:rsidRPr="00AA6956" w:rsidRDefault="00CD0E25" w:rsidP="00CD0E25">
            <w:pPr>
              <w:tabs>
                <w:tab w:val="decimal" w:pos="1059"/>
              </w:tabs>
              <w:rPr>
                <w:rFonts w:cs="Times New Roman"/>
                <w:b/>
                <w:bCs/>
                <w:color w:val="000000"/>
                <w:szCs w:val="22"/>
              </w:rPr>
            </w:pPr>
          </w:p>
        </w:tc>
        <w:tc>
          <w:tcPr>
            <w:tcW w:w="1294" w:type="dxa"/>
            <w:tcBorders>
              <w:top w:val="double" w:sz="4" w:space="0" w:color="auto"/>
              <w:bottom w:val="double" w:sz="4" w:space="0" w:color="auto"/>
            </w:tcBorders>
            <w:vAlign w:val="bottom"/>
          </w:tcPr>
          <w:p w14:paraId="3B47F177" w14:textId="164A68DB" w:rsidR="00CD0E25" w:rsidRPr="00CD0E25" w:rsidRDefault="00CD0E25" w:rsidP="00AA6956">
            <w:pPr>
              <w:tabs>
                <w:tab w:val="decimal" w:pos="993"/>
              </w:tabs>
              <w:rPr>
                <w:rFonts w:cs="Times New Roman"/>
                <w:b/>
                <w:bCs/>
                <w:color w:val="000000"/>
                <w:szCs w:val="22"/>
              </w:rPr>
            </w:pPr>
            <w:r w:rsidRPr="00AA6956">
              <w:rPr>
                <w:rFonts w:cs="Times New Roman"/>
                <w:b/>
                <w:bCs/>
                <w:color w:val="000000"/>
                <w:szCs w:val="22"/>
              </w:rPr>
              <w:t>1,084,263</w:t>
            </w:r>
          </w:p>
        </w:tc>
        <w:tc>
          <w:tcPr>
            <w:tcW w:w="253" w:type="dxa"/>
            <w:vAlign w:val="bottom"/>
          </w:tcPr>
          <w:p w14:paraId="520725F7" w14:textId="77777777" w:rsidR="00CD0E25" w:rsidRPr="00AA6956" w:rsidRDefault="00CD0E25" w:rsidP="00CD0E25">
            <w:pPr>
              <w:tabs>
                <w:tab w:val="decimal" w:pos="1059"/>
                <w:tab w:val="decimal" w:pos="1332"/>
              </w:tabs>
              <w:rPr>
                <w:rFonts w:cs="Times New Roman"/>
                <w:b/>
                <w:bCs/>
                <w:color w:val="000000"/>
                <w:szCs w:val="22"/>
              </w:rPr>
            </w:pPr>
          </w:p>
        </w:tc>
        <w:tc>
          <w:tcPr>
            <w:tcW w:w="1188" w:type="dxa"/>
            <w:tcBorders>
              <w:top w:val="double" w:sz="4" w:space="0" w:color="auto"/>
              <w:bottom w:val="double" w:sz="4" w:space="0" w:color="auto"/>
            </w:tcBorders>
            <w:vAlign w:val="bottom"/>
          </w:tcPr>
          <w:p w14:paraId="2D25FB43" w14:textId="42390C42" w:rsidR="00CD0E25" w:rsidRPr="00AA6956" w:rsidRDefault="00CD0E25" w:rsidP="00CD0E25">
            <w:pPr>
              <w:tabs>
                <w:tab w:val="decimal" w:pos="993"/>
              </w:tabs>
              <w:rPr>
                <w:rFonts w:cs="Times New Roman"/>
                <w:b/>
                <w:bCs/>
                <w:color w:val="000000"/>
                <w:szCs w:val="22"/>
              </w:rPr>
            </w:pPr>
            <w:r w:rsidRPr="00CD0E25">
              <w:rPr>
                <w:rFonts w:cs="Times New Roman"/>
                <w:b/>
                <w:bCs/>
                <w:color w:val="000000"/>
                <w:szCs w:val="22"/>
              </w:rPr>
              <w:t>901,246</w:t>
            </w:r>
          </w:p>
        </w:tc>
      </w:tr>
    </w:tbl>
    <w:p w14:paraId="0911A01A" w14:textId="77777777" w:rsidR="005643DA" w:rsidRPr="001A2663" w:rsidRDefault="005643DA" w:rsidP="001A2663">
      <w:pPr>
        <w:tabs>
          <w:tab w:val="left" w:pos="540"/>
          <w:tab w:val="left" w:pos="1080"/>
        </w:tabs>
        <w:ind w:right="-1" w:firstLine="540"/>
        <w:jc w:val="thaiDistribute"/>
        <w:rPr>
          <w:rFonts w:cs="Times New Roman"/>
          <w:sz w:val="18"/>
          <w:szCs w:val="18"/>
        </w:rPr>
      </w:pPr>
    </w:p>
    <w:p w14:paraId="555DFF8B" w14:textId="77777777" w:rsidR="00B62D91" w:rsidRDefault="00B62D91">
      <w:pPr>
        <w:rPr>
          <w:rFonts w:cs="Times New Roman"/>
          <w:b/>
          <w:bCs/>
          <w:i/>
          <w:iCs/>
          <w:szCs w:val="22"/>
        </w:rPr>
      </w:pPr>
      <w:r>
        <w:rPr>
          <w:rFonts w:cs="Times New Roman"/>
          <w:b/>
          <w:bCs/>
          <w:i/>
          <w:iCs/>
          <w:szCs w:val="22"/>
        </w:rPr>
        <w:br w:type="page"/>
      </w:r>
    </w:p>
    <w:p w14:paraId="5B82666A" w14:textId="6BDE9744" w:rsidR="00763611" w:rsidRPr="0012708E" w:rsidRDefault="00763611" w:rsidP="001A2663">
      <w:pPr>
        <w:tabs>
          <w:tab w:val="left" w:pos="540"/>
          <w:tab w:val="left" w:pos="1080"/>
        </w:tabs>
        <w:ind w:right="-1" w:firstLine="540"/>
        <w:jc w:val="thaiDistribute"/>
        <w:rPr>
          <w:rFonts w:cs="Times New Roman"/>
          <w:b/>
          <w:bCs/>
          <w:i/>
          <w:iCs/>
          <w:szCs w:val="22"/>
        </w:rPr>
      </w:pPr>
      <w:r w:rsidRPr="0012708E">
        <w:rPr>
          <w:rFonts w:cs="Times New Roman"/>
          <w:b/>
          <w:bCs/>
          <w:i/>
          <w:iCs/>
          <w:szCs w:val="22"/>
        </w:rPr>
        <w:t>Amount recognised in profit or loss</w:t>
      </w:r>
    </w:p>
    <w:p w14:paraId="7FE9202D" w14:textId="06BBA777" w:rsidR="00F227E7" w:rsidRDefault="00F227E7" w:rsidP="001A2663">
      <w:pPr>
        <w:ind w:left="547" w:right="-29"/>
        <w:contextualSpacing/>
        <w:jc w:val="both"/>
        <w:rPr>
          <w:rFonts w:cs="Times New Roman"/>
          <w:sz w:val="18"/>
          <w:szCs w:val="18"/>
        </w:rPr>
      </w:pPr>
    </w:p>
    <w:tbl>
      <w:tblPr>
        <w:tblW w:w="9225" w:type="dxa"/>
        <w:tblInd w:w="450" w:type="dxa"/>
        <w:tblLayout w:type="fixed"/>
        <w:tblCellMar>
          <w:left w:w="115" w:type="dxa"/>
          <w:right w:w="144" w:type="dxa"/>
        </w:tblCellMar>
        <w:tblLook w:val="0000" w:firstRow="0" w:lastRow="0" w:firstColumn="0" w:lastColumn="0" w:noHBand="0" w:noVBand="0"/>
      </w:tblPr>
      <w:tblGrid>
        <w:gridCol w:w="3690"/>
        <w:gridCol w:w="1251"/>
        <w:gridCol w:w="279"/>
        <w:gridCol w:w="1161"/>
        <w:gridCol w:w="279"/>
        <w:gridCol w:w="1163"/>
        <w:gridCol w:w="279"/>
        <w:gridCol w:w="1123"/>
      </w:tblGrid>
      <w:tr w:rsidR="00E35C2D" w:rsidRPr="00AB5DFA" w14:paraId="118982CC" w14:textId="77777777" w:rsidTr="00B8032A">
        <w:tc>
          <w:tcPr>
            <w:tcW w:w="3690" w:type="dxa"/>
            <w:vAlign w:val="bottom"/>
          </w:tcPr>
          <w:p w14:paraId="60CB32D8" w14:textId="77777777" w:rsidR="00E35C2D" w:rsidRPr="00AB5DFA" w:rsidRDefault="00E35C2D">
            <w:pPr>
              <w:pStyle w:val="PlainText"/>
              <w:tabs>
                <w:tab w:val="decimal" w:pos="680"/>
              </w:tabs>
              <w:suppressAutoHyphens w:val="0"/>
              <w:spacing w:line="240" w:lineRule="atLeast"/>
              <w:ind w:left="-108" w:right="-288"/>
              <w:rPr>
                <w:rFonts w:ascii="Times New Roman" w:hAnsi="Times New Roman" w:cs="Times New Roman"/>
                <w:sz w:val="22"/>
                <w:szCs w:val="22"/>
                <w:lang w:val="en-GB"/>
              </w:rPr>
            </w:pPr>
          </w:p>
        </w:tc>
        <w:tc>
          <w:tcPr>
            <w:tcW w:w="2691" w:type="dxa"/>
            <w:gridSpan w:val="3"/>
            <w:vAlign w:val="bottom"/>
          </w:tcPr>
          <w:p w14:paraId="6E6A63A7" w14:textId="77777777" w:rsidR="00E35C2D" w:rsidRPr="00AB5DFA" w:rsidRDefault="00E35C2D">
            <w:pPr>
              <w:spacing w:line="240" w:lineRule="atLeast"/>
              <w:ind w:left="-69" w:right="-117" w:firstLine="16"/>
              <w:jc w:val="center"/>
              <w:rPr>
                <w:rFonts w:cs="Times New Roman"/>
                <w:b/>
                <w:bCs/>
                <w:szCs w:val="22"/>
              </w:rPr>
            </w:pPr>
            <w:r w:rsidRPr="00AB5DFA">
              <w:rPr>
                <w:rFonts w:cs="Times New Roman"/>
                <w:b/>
                <w:bCs/>
                <w:szCs w:val="22"/>
                <w:lang w:bidi="th-TH"/>
              </w:rPr>
              <w:t xml:space="preserve">Consolidated </w:t>
            </w:r>
          </w:p>
        </w:tc>
        <w:tc>
          <w:tcPr>
            <w:tcW w:w="279" w:type="dxa"/>
          </w:tcPr>
          <w:p w14:paraId="027E000C" w14:textId="77777777" w:rsidR="00E35C2D" w:rsidRPr="00AB5DFA" w:rsidRDefault="00E35C2D">
            <w:pPr>
              <w:spacing w:line="240" w:lineRule="atLeast"/>
              <w:ind w:left="-69" w:right="-117" w:firstLine="16"/>
              <w:jc w:val="center"/>
              <w:rPr>
                <w:rFonts w:cs="Times New Roman"/>
                <w:b/>
                <w:bCs/>
                <w:szCs w:val="22"/>
                <w:lang w:bidi="th-TH"/>
              </w:rPr>
            </w:pPr>
          </w:p>
        </w:tc>
        <w:tc>
          <w:tcPr>
            <w:tcW w:w="2565" w:type="dxa"/>
            <w:gridSpan w:val="3"/>
          </w:tcPr>
          <w:p w14:paraId="36D481EF" w14:textId="77777777" w:rsidR="00E35C2D" w:rsidRPr="00AB5DFA" w:rsidRDefault="00E35C2D">
            <w:pPr>
              <w:spacing w:line="240" w:lineRule="atLeast"/>
              <w:ind w:left="-69" w:right="-117" w:firstLine="16"/>
              <w:jc w:val="center"/>
              <w:rPr>
                <w:rFonts w:cs="Times New Roman"/>
                <w:b/>
                <w:bCs/>
                <w:szCs w:val="22"/>
                <w:lang w:bidi="th-TH"/>
              </w:rPr>
            </w:pPr>
            <w:r w:rsidRPr="00AB5DFA">
              <w:rPr>
                <w:rFonts w:cs="Times New Roman"/>
                <w:b/>
                <w:bCs/>
                <w:szCs w:val="22"/>
                <w:lang w:bidi="th-TH"/>
              </w:rPr>
              <w:t>The Bank</w:t>
            </w:r>
          </w:p>
        </w:tc>
      </w:tr>
      <w:tr w:rsidR="00E35C2D" w:rsidRPr="00AB5DFA" w14:paraId="71392BB6" w14:textId="77777777" w:rsidTr="00B8032A">
        <w:tc>
          <w:tcPr>
            <w:tcW w:w="3690" w:type="dxa"/>
            <w:vAlign w:val="bottom"/>
          </w:tcPr>
          <w:p w14:paraId="636B95D6" w14:textId="77777777" w:rsidR="00E35C2D" w:rsidRPr="00AB5DFA" w:rsidRDefault="00E35C2D">
            <w:pPr>
              <w:spacing w:line="240" w:lineRule="atLeast"/>
              <w:ind w:right="-150" w:firstLine="8"/>
              <w:rPr>
                <w:rFonts w:cs="Times New Roman"/>
                <w:b/>
                <w:bCs/>
                <w:i/>
                <w:iCs/>
                <w:szCs w:val="22"/>
                <w:lang w:eastAsia="th-TH"/>
              </w:rPr>
            </w:pPr>
            <w:r w:rsidRPr="00AB5DFA">
              <w:rPr>
                <w:rFonts w:cs="Times New Roman"/>
                <w:b/>
                <w:bCs/>
                <w:i/>
                <w:iCs/>
                <w:spacing w:val="-6"/>
                <w:szCs w:val="22"/>
                <w:lang w:eastAsia="th-TH"/>
              </w:rPr>
              <w:t>For the six-month periods ended 30 June</w:t>
            </w:r>
          </w:p>
        </w:tc>
        <w:tc>
          <w:tcPr>
            <w:tcW w:w="1251" w:type="dxa"/>
          </w:tcPr>
          <w:p w14:paraId="316028C1" w14:textId="77777777" w:rsidR="00E35C2D" w:rsidRPr="00AB5DFA" w:rsidRDefault="00E35C2D">
            <w:pPr>
              <w:spacing w:line="240" w:lineRule="atLeast"/>
              <w:jc w:val="center"/>
              <w:rPr>
                <w:rFonts w:cs="Times New Roman"/>
                <w:color w:val="000000"/>
                <w:szCs w:val="22"/>
              </w:rPr>
            </w:pPr>
            <w:r w:rsidRPr="00AB5DFA">
              <w:rPr>
                <w:rFonts w:cs="Times New Roman"/>
                <w:color w:val="000000"/>
                <w:szCs w:val="22"/>
              </w:rPr>
              <w:t>202</w:t>
            </w:r>
            <w:r>
              <w:rPr>
                <w:rFonts w:cs="Times New Roman"/>
                <w:color w:val="000000"/>
                <w:szCs w:val="22"/>
              </w:rPr>
              <w:t>5</w:t>
            </w:r>
          </w:p>
        </w:tc>
        <w:tc>
          <w:tcPr>
            <w:tcW w:w="279" w:type="dxa"/>
          </w:tcPr>
          <w:p w14:paraId="5108512C" w14:textId="77777777" w:rsidR="00E35C2D" w:rsidRPr="00AB5DFA" w:rsidRDefault="00E35C2D">
            <w:pPr>
              <w:spacing w:line="240" w:lineRule="atLeast"/>
              <w:jc w:val="center"/>
              <w:rPr>
                <w:rFonts w:cs="Times New Roman"/>
                <w:color w:val="000000"/>
                <w:szCs w:val="22"/>
              </w:rPr>
            </w:pPr>
          </w:p>
        </w:tc>
        <w:tc>
          <w:tcPr>
            <w:tcW w:w="1161" w:type="dxa"/>
            <w:vAlign w:val="bottom"/>
          </w:tcPr>
          <w:p w14:paraId="471EF5C0" w14:textId="77777777" w:rsidR="00E35C2D" w:rsidRPr="00AB5DFA" w:rsidRDefault="00E35C2D">
            <w:pPr>
              <w:spacing w:line="240" w:lineRule="atLeast"/>
              <w:jc w:val="center"/>
              <w:rPr>
                <w:rFonts w:cs="Times New Roman"/>
                <w:color w:val="000000"/>
                <w:szCs w:val="22"/>
              </w:rPr>
            </w:pPr>
            <w:r w:rsidRPr="00AB5DFA">
              <w:rPr>
                <w:rFonts w:cs="Times New Roman"/>
                <w:color w:val="000000"/>
                <w:szCs w:val="22"/>
              </w:rPr>
              <w:t>202</w:t>
            </w:r>
            <w:r>
              <w:rPr>
                <w:rFonts w:cs="Times New Roman"/>
                <w:color w:val="000000"/>
                <w:szCs w:val="22"/>
              </w:rPr>
              <w:t>4</w:t>
            </w:r>
          </w:p>
        </w:tc>
        <w:tc>
          <w:tcPr>
            <w:tcW w:w="279" w:type="dxa"/>
            <w:vAlign w:val="bottom"/>
          </w:tcPr>
          <w:p w14:paraId="09C6AEC1" w14:textId="77777777" w:rsidR="00E35C2D" w:rsidRPr="00AB5DFA" w:rsidRDefault="00E35C2D">
            <w:pPr>
              <w:spacing w:line="240" w:lineRule="atLeast"/>
              <w:ind w:left="-108" w:right="-108"/>
              <w:jc w:val="center"/>
              <w:rPr>
                <w:rFonts w:cs="Times New Roman"/>
                <w:szCs w:val="22"/>
              </w:rPr>
            </w:pPr>
          </w:p>
        </w:tc>
        <w:tc>
          <w:tcPr>
            <w:tcW w:w="1163" w:type="dxa"/>
          </w:tcPr>
          <w:p w14:paraId="262ADA16" w14:textId="77777777" w:rsidR="00E35C2D" w:rsidRPr="00AB5DFA" w:rsidRDefault="00E35C2D">
            <w:pPr>
              <w:spacing w:line="240" w:lineRule="atLeast"/>
              <w:jc w:val="center"/>
              <w:rPr>
                <w:rFonts w:cs="Times New Roman"/>
                <w:color w:val="000000"/>
                <w:szCs w:val="22"/>
              </w:rPr>
            </w:pPr>
            <w:r w:rsidRPr="00AB5DFA">
              <w:rPr>
                <w:rFonts w:cs="Times New Roman"/>
                <w:color w:val="000000"/>
                <w:szCs w:val="22"/>
              </w:rPr>
              <w:t>202</w:t>
            </w:r>
            <w:r>
              <w:rPr>
                <w:rFonts w:cs="Times New Roman"/>
                <w:color w:val="000000"/>
                <w:szCs w:val="22"/>
              </w:rPr>
              <w:t>5</w:t>
            </w:r>
          </w:p>
        </w:tc>
        <w:tc>
          <w:tcPr>
            <w:tcW w:w="279" w:type="dxa"/>
          </w:tcPr>
          <w:p w14:paraId="54FD4BC4" w14:textId="77777777" w:rsidR="00E35C2D" w:rsidRPr="00AB5DFA" w:rsidRDefault="00E35C2D">
            <w:pPr>
              <w:spacing w:line="240" w:lineRule="atLeast"/>
              <w:jc w:val="center"/>
              <w:rPr>
                <w:rFonts w:cs="Times New Roman"/>
                <w:color w:val="000000"/>
                <w:szCs w:val="22"/>
              </w:rPr>
            </w:pPr>
          </w:p>
        </w:tc>
        <w:tc>
          <w:tcPr>
            <w:tcW w:w="1123" w:type="dxa"/>
            <w:vAlign w:val="bottom"/>
          </w:tcPr>
          <w:p w14:paraId="14508CE0" w14:textId="77777777" w:rsidR="00E35C2D" w:rsidRPr="00AB5DFA" w:rsidRDefault="00E35C2D">
            <w:pPr>
              <w:spacing w:line="240" w:lineRule="atLeast"/>
              <w:jc w:val="center"/>
              <w:rPr>
                <w:rFonts w:cs="Times New Roman"/>
                <w:color w:val="000000"/>
                <w:szCs w:val="22"/>
              </w:rPr>
            </w:pPr>
            <w:r w:rsidRPr="00AB5DFA">
              <w:rPr>
                <w:rFonts w:cs="Times New Roman"/>
                <w:color w:val="000000"/>
                <w:szCs w:val="22"/>
              </w:rPr>
              <w:t>202</w:t>
            </w:r>
            <w:r>
              <w:rPr>
                <w:rFonts w:cs="Times New Roman"/>
                <w:color w:val="000000"/>
                <w:szCs w:val="22"/>
              </w:rPr>
              <w:t>4</w:t>
            </w:r>
          </w:p>
        </w:tc>
      </w:tr>
      <w:tr w:rsidR="00E35C2D" w:rsidRPr="00AB5DFA" w14:paraId="57DF7D21" w14:textId="77777777" w:rsidTr="00B8032A">
        <w:tc>
          <w:tcPr>
            <w:tcW w:w="3690" w:type="dxa"/>
            <w:vAlign w:val="bottom"/>
          </w:tcPr>
          <w:p w14:paraId="394EEA1E" w14:textId="77777777" w:rsidR="00E35C2D" w:rsidRPr="00AB5DFA" w:rsidRDefault="00E35C2D">
            <w:pPr>
              <w:pStyle w:val="PlainText"/>
              <w:suppressAutoHyphens w:val="0"/>
              <w:spacing w:line="240" w:lineRule="atLeast"/>
              <w:ind w:left="-108" w:right="-83"/>
              <w:rPr>
                <w:rFonts w:ascii="Times New Roman" w:hAnsi="Times New Roman" w:cs="Times New Roman"/>
                <w:b/>
                <w:bCs/>
                <w:i/>
                <w:iCs/>
                <w:sz w:val="22"/>
                <w:szCs w:val="22"/>
                <w:lang w:val="en-GB"/>
              </w:rPr>
            </w:pPr>
            <w:r w:rsidRPr="00AB5DFA">
              <w:rPr>
                <w:rFonts w:ascii="Times New Roman" w:hAnsi="Times New Roman" w:cs="Times New Roman"/>
                <w:sz w:val="22"/>
                <w:szCs w:val="22"/>
                <w:lang w:val="en-GB"/>
              </w:rPr>
              <w:t xml:space="preserve">     </w:t>
            </w:r>
          </w:p>
        </w:tc>
        <w:tc>
          <w:tcPr>
            <w:tcW w:w="5535" w:type="dxa"/>
            <w:gridSpan w:val="7"/>
            <w:vAlign w:val="bottom"/>
          </w:tcPr>
          <w:p w14:paraId="23784443" w14:textId="77777777" w:rsidR="00E35C2D" w:rsidRPr="00AB5DFA" w:rsidRDefault="00E35C2D">
            <w:pPr>
              <w:spacing w:line="240" w:lineRule="atLeast"/>
              <w:ind w:left="-108" w:right="-108"/>
              <w:jc w:val="center"/>
              <w:rPr>
                <w:rFonts w:cs="Times New Roman"/>
                <w:i/>
                <w:iCs/>
                <w:szCs w:val="22"/>
              </w:rPr>
            </w:pPr>
            <w:r w:rsidRPr="00AB5DFA">
              <w:rPr>
                <w:rFonts w:cs="Times New Roman"/>
                <w:i/>
                <w:iCs/>
                <w:szCs w:val="22"/>
              </w:rPr>
              <w:t>(in thousand Baht)</w:t>
            </w:r>
          </w:p>
        </w:tc>
      </w:tr>
      <w:tr w:rsidR="00724C1C" w:rsidRPr="00AB5DFA" w14:paraId="322D9B84" w14:textId="77777777" w:rsidTr="00B8032A">
        <w:tc>
          <w:tcPr>
            <w:tcW w:w="3690" w:type="dxa"/>
            <w:vAlign w:val="bottom"/>
          </w:tcPr>
          <w:p w14:paraId="33D03D12" w14:textId="77777777" w:rsidR="00724C1C" w:rsidRPr="00AB5DFA" w:rsidRDefault="00724C1C" w:rsidP="00724C1C">
            <w:pPr>
              <w:pStyle w:val="ListParagraph"/>
              <w:spacing w:line="240" w:lineRule="atLeast"/>
              <w:ind w:left="0"/>
              <w:contextualSpacing w:val="0"/>
              <w:rPr>
                <w:szCs w:val="22"/>
              </w:rPr>
            </w:pPr>
            <w:r w:rsidRPr="00AB5DFA">
              <w:rPr>
                <w:szCs w:val="22"/>
              </w:rPr>
              <w:t>Income from subleasing</w:t>
            </w:r>
          </w:p>
        </w:tc>
        <w:tc>
          <w:tcPr>
            <w:tcW w:w="1251" w:type="dxa"/>
          </w:tcPr>
          <w:p w14:paraId="56C3AC76" w14:textId="45F40591" w:rsidR="00724C1C" w:rsidRPr="00AB5DFA" w:rsidRDefault="00724C1C" w:rsidP="00724C1C">
            <w:pPr>
              <w:tabs>
                <w:tab w:val="decimal" w:pos="872"/>
              </w:tabs>
              <w:spacing w:line="240" w:lineRule="atLeast"/>
              <w:rPr>
                <w:rFonts w:cs="Times New Roman"/>
                <w:color w:val="000000"/>
                <w:szCs w:val="22"/>
              </w:rPr>
            </w:pPr>
            <w:r w:rsidRPr="0023478E">
              <w:t xml:space="preserve"> 90 </w:t>
            </w:r>
          </w:p>
        </w:tc>
        <w:tc>
          <w:tcPr>
            <w:tcW w:w="279" w:type="dxa"/>
            <w:vAlign w:val="bottom"/>
          </w:tcPr>
          <w:p w14:paraId="2BBC0B4D" w14:textId="77777777" w:rsidR="00724C1C" w:rsidRPr="00AB5DFA" w:rsidRDefault="00724C1C" w:rsidP="00724C1C">
            <w:pPr>
              <w:tabs>
                <w:tab w:val="decimal" w:pos="1050"/>
                <w:tab w:val="decimal" w:pos="1264"/>
              </w:tabs>
              <w:spacing w:line="240" w:lineRule="atLeast"/>
              <w:jc w:val="both"/>
              <w:rPr>
                <w:rFonts w:cs="Times New Roman"/>
                <w:color w:val="000000"/>
                <w:szCs w:val="22"/>
              </w:rPr>
            </w:pPr>
          </w:p>
        </w:tc>
        <w:tc>
          <w:tcPr>
            <w:tcW w:w="1161" w:type="dxa"/>
          </w:tcPr>
          <w:p w14:paraId="680A5A0B" w14:textId="77777777" w:rsidR="00724C1C" w:rsidRPr="00AB5DFA" w:rsidRDefault="00724C1C" w:rsidP="00724C1C">
            <w:pPr>
              <w:tabs>
                <w:tab w:val="decimal" w:pos="877"/>
              </w:tabs>
              <w:spacing w:line="240" w:lineRule="atLeast"/>
              <w:ind w:right="-200"/>
              <w:rPr>
                <w:rFonts w:cs="Times New Roman"/>
                <w:color w:val="000000"/>
                <w:szCs w:val="22"/>
              </w:rPr>
            </w:pPr>
            <w:r w:rsidRPr="006A2CF1">
              <w:rPr>
                <w:color w:val="000000"/>
              </w:rPr>
              <w:t>87</w:t>
            </w:r>
          </w:p>
        </w:tc>
        <w:tc>
          <w:tcPr>
            <w:tcW w:w="279" w:type="dxa"/>
            <w:vAlign w:val="bottom"/>
          </w:tcPr>
          <w:p w14:paraId="702D465D" w14:textId="77777777" w:rsidR="00724C1C" w:rsidRPr="00AB5DFA" w:rsidRDefault="00724C1C" w:rsidP="00724C1C">
            <w:pPr>
              <w:tabs>
                <w:tab w:val="decimal" w:pos="1050"/>
                <w:tab w:val="decimal" w:pos="1264"/>
              </w:tabs>
              <w:spacing w:line="240" w:lineRule="atLeast"/>
              <w:rPr>
                <w:rFonts w:cs="Times New Roman"/>
                <w:color w:val="000000"/>
                <w:szCs w:val="22"/>
              </w:rPr>
            </w:pPr>
          </w:p>
        </w:tc>
        <w:tc>
          <w:tcPr>
            <w:tcW w:w="1163" w:type="dxa"/>
          </w:tcPr>
          <w:p w14:paraId="13F14CFB" w14:textId="6DBC7CB2" w:rsidR="00724C1C" w:rsidRPr="00AB5DFA" w:rsidRDefault="00724C1C" w:rsidP="00724C1C">
            <w:pPr>
              <w:tabs>
                <w:tab w:val="decimal" w:pos="877"/>
              </w:tabs>
              <w:spacing w:line="240" w:lineRule="atLeast"/>
              <w:rPr>
                <w:rFonts w:cs="Times New Roman"/>
                <w:color w:val="000000"/>
                <w:szCs w:val="22"/>
              </w:rPr>
            </w:pPr>
            <w:r w:rsidRPr="00CF7F0D">
              <w:t>717</w:t>
            </w:r>
          </w:p>
        </w:tc>
        <w:tc>
          <w:tcPr>
            <w:tcW w:w="279" w:type="dxa"/>
            <w:vAlign w:val="bottom"/>
          </w:tcPr>
          <w:p w14:paraId="2B2301F1" w14:textId="77777777" w:rsidR="00724C1C" w:rsidRPr="00AB5DFA" w:rsidRDefault="00724C1C" w:rsidP="00724C1C">
            <w:pPr>
              <w:tabs>
                <w:tab w:val="decimal" w:pos="1050"/>
                <w:tab w:val="decimal" w:pos="1264"/>
              </w:tabs>
              <w:spacing w:line="240" w:lineRule="atLeast"/>
              <w:rPr>
                <w:rFonts w:cs="Times New Roman"/>
                <w:color w:val="000000"/>
                <w:szCs w:val="22"/>
              </w:rPr>
            </w:pPr>
          </w:p>
        </w:tc>
        <w:tc>
          <w:tcPr>
            <w:tcW w:w="1123" w:type="dxa"/>
          </w:tcPr>
          <w:p w14:paraId="790E3C56" w14:textId="77777777" w:rsidR="00724C1C" w:rsidRPr="00AB5DFA" w:rsidRDefault="00724C1C" w:rsidP="00724C1C">
            <w:pPr>
              <w:tabs>
                <w:tab w:val="decimal" w:pos="787"/>
              </w:tabs>
              <w:spacing w:line="240" w:lineRule="atLeast"/>
              <w:ind w:left="-72" w:right="-162"/>
              <w:rPr>
                <w:rFonts w:cs="Times New Roman"/>
                <w:color w:val="000000"/>
                <w:szCs w:val="22"/>
              </w:rPr>
            </w:pPr>
            <w:r w:rsidRPr="006A2CF1">
              <w:rPr>
                <w:color w:val="000000"/>
              </w:rPr>
              <w:t>699</w:t>
            </w:r>
          </w:p>
        </w:tc>
      </w:tr>
      <w:tr w:rsidR="00724C1C" w:rsidRPr="00AB5DFA" w14:paraId="2606FDB5" w14:textId="77777777" w:rsidTr="00B8032A">
        <w:tc>
          <w:tcPr>
            <w:tcW w:w="3690" w:type="dxa"/>
            <w:vAlign w:val="bottom"/>
          </w:tcPr>
          <w:p w14:paraId="1AB3DC90" w14:textId="77777777" w:rsidR="00724C1C" w:rsidRPr="00AB5DFA" w:rsidRDefault="00724C1C" w:rsidP="00724C1C">
            <w:pPr>
              <w:pStyle w:val="ListParagraph"/>
              <w:spacing w:line="240" w:lineRule="atLeast"/>
              <w:ind w:left="0"/>
              <w:contextualSpacing w:val="0"/>
              <w:rPr>
                <w:szCs w:val="22"/>
                <w:lang w:bidi="th-TH"/>
              </w:rPr>
            </w:pPr>
            <w:r w:rsidRPr="00AB5DFA">
              <w:rPr>
                <w:color w:val="000000"/>
                <w:szCs w:val="22"/>
                <w:lang w:bidi="th-TH"/>
              </w:rPr>
              <w:t>Depreciation</w:t>
            </w:r>
            <w:r w:rsidRPr="00AB5DFA">
              <w:rPr>
                <w:szCs w:val="22"/>
                <w:lang w:bidi="th-TH"/>
              </w:rPr>
              <w:t xml:space="preserve"> for right-of-use assets</w:t>
            </w:r>
          </w:p>
        </w:tc>
        <w:tc>
          <w:tcPr>
            <w:tcW w:w="1251" w:type="dxa"/>
          </w:tcPr>
          <w:p w14:paraId="01215057" w14:textId="77777777" w:rsidR="00724C1C" w:rsidRPr="00AB5DFA" w:rsidRDefault="00724C1C" w:rsidP="00724C1C">
            <w:pPr>
              <w:tabs>
                <w:tab w:val="decimal" w:pos="872"/>
                <w:tab w:val="decimal" w:pos="1000"/>
              </w:tabs>
              <w:spacing w:line="240" w:lineRule="atLeast"/>
              <w:rPr>
                <w:rFonts w:cs="Times New Roman"/>
                <w:color w:val="000000"/>
                <w:szCs w:val="22"/>
              </w:rPr>
            </w:pPr>
          </w:p>
        </w:tc>
        <w:tc>
          <w:tcPr>
            <w:tcW w:w="279" w:type="dxa"/>
            <w:vAlign w:val="bottom"/>
          </w:tcPr>
          <w:p w14:paraId="7613CCC7" w14:textId="77777777" w:rsidR="00724C1C" w:rsidRPr="00AB5DFA" w:rsidRDefault="00724C1C" w:rsidP="00724C1C">
            <w:pPr>
              <w:tabs>
                <w:tab w:val="decimal" w:pos="1050"/>
              </w:tabs>
              <w:spacing w:line="240" w:lineRule="atLeast"/>
              <w:jc w:val="both"/>
              <w:rPr>
                <w:rFonts w:cs="Times New Roman"/>
                <w:color w:val="000000"/>
                <w:szCs w:val="22"/>
              </w:rPr>
            </w:pPr>
          </w:p>
        </w:tc>
        <w:tc>
          <w:tcPr>
            <w:tcW w:w="1161" w:type="dxa"/>
          </w:tcPr>
          <w:p w14:paraId="70A3F0D1" w14:textId="77777777" w:rsidR="00724C1C" w:rsidRPr="00AB5DFA" w:rsidRDefault="00724C1C" w:rsidP="00724C1C">
            <w:pPr>
              <w:tabs>
                <w:tab w:val="decimal" w:pos="877"/>
              </w:tabs>
              <w:spacing w:line="240" w:lineRule="atLeast"/>
              <w:ind w:right="-200"/>
              <w:rPr>
                <w:rFonts w:cs="Times New Roman"/>
                <w:color w:val="000000"/>
                <w:szCs w:val="22"/>
              </w:rPr>
            </w:pPr>
          </w:p>
        </w:tc>
        <w:tc>
          <w:tcPr>
            <w:tcW w:w="279" w:type="dxa"/>
            <w:vAlign w:val="bottom"/>
          </w:tcPr>
          <w:p w14:paraId="5C5A7756" w14:textId="77777777" w:rsidR="00724C1C" w:rsidRPr="00AB5DFA" w:rsidRDefault="00724C1C" w:rsidP="00724C1C">
            <w:pPr>
              <w:tabs>
                <w:tab w:val="decimal" w:pos="1050"/>
              </w:tabs>
              <w:spacing w:line="240" w:lineRule="atLeast"/>
              <w:rPr>
                <w:rFonts w:cs="Times New Roman"/>
                <w:color w:val="000000"/>
                <w:szCs w:val="22"/>
              </w:rPr>
            </w:pPr>
          </w:p>
        </w:tc>
        <w:tc>
          <w:tcPr>
            <w:tcW w:w="1163" w:type="dxa"/>
          </w:tcPr>
          <w:p w14:paraId="15A1105C" w14:textId="77777777" w:rsidR="00724C1C" w:rsidRPr="00AB5DFA" w:rsidRDefault="00724C1C" w:rsidP="00724C1C">
            <w:pPr>
              <w:tabs>
                <w:tab w:val="decimal" w:pos="877"/>
                <w:tab w:val="decimal" w:pos="1000"/>
              </w:tabs>
              <w:spacing w:line="240" w:lineRule="atLeast"/>
              <w:rPr>
                <w:rFonts w:cs="Times New Roman"/>
                <w:color w:val="000000"/>
                <w:szCs w:val="22"/>
              </w:rPr>
            </w:pPr>
          </w:p>
        </w:tc>
        <w:tc>
          <w:tcPr>
            <w:tcW w:w="279" w:type="dxa"/>
            <w:vAlign w:val="bottom"/>
          </w:tcPr>
          <w:p w14:paraId="5EFD6566" w14:textId="77777777" w:rsidR="00724C1C" w:rsidRPr="00AB5DFA" w:rsidRDefault="00724C1C" w:rsidP="00724C1C">
            <w:pPr>
              <w:tabs>
                <w:tab w:val="decimal" w:pos="1050"/>
              </w:tabs>
              <w:spacing w:line="240" w:lineRule="atLeast"/>
              <w:rPr>
                <w:rFonts w:cs="Times New Roman"/>
                <w:color w:val="000000"/>
                <w:szCs w:val="22"/>
              </w:rPr>
            </w:pPr>
          </w:p>
        </w:tc>
        <w:tc>
          <w:tcPr>
            <w:tcW w:w="1123" w:type="dxa"/>
          </w:tcPr>
          <w:p w14:paraId="3A27DAF0" w14:textId="77777777" w:rsidR="00724C1C" w:rsidRPr="00AB5DFA" w:rsidRDefault="00724C1C" w:rsidP="00724C1C">
            <w:pPr>
              <w:tabs>
                <w:tab w:val="decimal" w:pos="787"/>
              </w:tabs>
              <w:spacing w:line="240" w:lineRule="atLeast"/>
              <w:ind w:left="-72" w:right="-162"/>
              <w:rPr>
                <w:rFonts w:cs="Times New Roman"/>
                <w:color w:val="000000"/>
                <w:szCs w:val="22"/>
              </w:rPr>
            </w:pPr>
          </w:p>
        </w:tc>
      </w:tr>
      <w:tr w:rsidR="00724C1C" w:rsidRPr="00AB5DFA" w14:paraId="70597062" w14:textId="77777777" w:rsidTr="00B8032A">
        <w:tc>
          <w:tcPr>
            <w:tcW w:w="3690" w:type="dxa"/>
            <w:vAlign w:val="bottom"/>
          </w:tcPr>
          <w:p w14:paraId="753FDE65" w14:textId="77777777" w:rsidR="00724C1C" w:rsidRPr="00AB5DFA" w:rsidRDefault="00724C1C" w:rsidP="00724C1C">
            <w:pPr>
              <w:spacing w:line="240" w:lineRule="atLeast"/>
              <w:rPr>
                <w:szCs w:val="22"/>
              </w:rPr>
            </w:pPr>
            <w:r w:rsidRPr="00AB5DFA">
              <w:rPr>
                <w:rFonts w:cs="Times New Roman"/>
                <w:szCs w:val="22"/>
              </w:rPr>
              <w:t>- Building and office spaces</w:t>
            </w:r>
          </w:p>
        </w:tc>
        <w:tc>
          <w:tcPr>
            <w:tcW w:w="1251" w:type="dxa"/>
          </w:tcPr>
          <w:p w14:paraId="2E43BA22" w14:textId="3D866B36" w:rsidR="00724C1C" w:rsidRPr="00AB5DFA" w:rsidRDefault="00724C1C" w:rsidP="00724C1C">
            <w:pPr>
              <w:tabs>
                <w:tab w:val="decimal" w:pos="872"/>
              </w:tabs>
              <w:spacing w:line="240" w:lineRule="atLeast"/>
              <w:rPr>
                <w:rFonts w:cs="Times New Roman"/>
                <w:color w:val="000000"/>
                <w:szCs w:val="22"/>
              </w:rPr>
            </w:pPr>
            <w:r w:rsidRPr="0023478E">
              <w:t xml:space="preserve"> (71,721)</w:t>
            </w:r>
          </w:p>
        </w:tc>
        <w:tc>
          <w:tcPr>
            <w:tcW w:w="279" w:type="dxa"/>
            <w:vAlign w:val="bottom"/>
          </w:tcPr>
          <w:p w14:paraId="7748847D" w14:textId="77777777" w:rsidR="00724C1C" w:rsidRPr="00AB5DFA" w:rsidRDefault="00724C1C" w:rsidP="00724C1C">
            <w:pPr>
              <w:tabs>
                <w:tab w:val="decimal" w:pos="1050"/>
              </w:tabs>
              <w:spacing w:line="240" w:lineRule="atLeast"/>
              <w:jc w:val="both"/>
              <w:rPr>
                <w:rFonts w:cs="Times New Roman"/>
                <w:color w:val="000000"/>
                <w:szCs w:val="22"/>
              </w:rPr>
            </w:pPr>
          </w:p>
        </w:tc>
        <w:tc>
          <w:tcPr>
            <w:tcW w:w="1161" w:type="dxa"/>
          </w:tcPr>
          <w:p w14:paraId="340F9CF5" w14:textId="77777777" w:rsidR="00724C1C" w:rsidRPr="00AB5DFA" w:rsidRDefault="00724C1C" w:rsidP="00724C1C">
            <w:pPr>
              <w:tabs>
                <w:tab w:val="decimal" w:pos="877"/>
              </w:tabs>
              <w:spacing w:line="240" w:lineRule="atLeast"/>
              <w:ind w:right="-200"/>
              <w:rPr>
                <w:rFonts w:cs="Times New Roman"/>
                <w:color w:val="000000"/>
                <w:szCs w:val="22"/>
              </w:rPr>
            </w:pPr>
            <w:r w:rsidRPr="008B35EA">
              <w:t>(65,40</w:t>
            </w:r>
            <w:r>
              <w:t>3</w:t>
            </w:r>
            <w:r w:rsidRPr="008B35EA">
              <w:t>)</w:t>
            </w:r>
          </w:p>
        </w:tc>
        <w:tc>
          <w:tcPr>
            <w:tcW w:w="279" w:type="dxa"/>
            <w:vAlign w:val="bottom"/>
          </w:tcPr>
          <w:p w14:paraId="56052C0F" w14:textId="77777777" w:rsidR="00724C1C" w:rsidRPr="00AB5DFA" w:rsidRDefault="00724C1C" w:rsidP="00724C1C">
            <w:pPr>
              <w:tabs>
                <w:tab w:val="decimal" w:pos="1050"/>
              </w:tabs>
              <w:spacing w:line="240" w:lineRule="atLeast"/>
              <w:rPr>
                <w:rFonts w:cs="Times New Roman"/>
                <w:color w:val="000000"/>
                <w:szCs w:val="22"/>
              </w:rPr>
            </w:pPr>
          </w:p>
        </w:tc>
        <w:tc>
          <w:tcPr>
            <w:tcW w:w="1163" w:type="dxa"/>
          </w:tcPr>
          <w:p w14:paraId="1F78191D" w14:textId="73089CD7" w:rsidR="00724C1C" w:rsidRPr="00AB5DFA" w:rsidRDefault="00724C1C" w:rsidP="00724C1C">
            <w:pPr>
              <w:tabs>
                <w:tab w:val="decimal" w:pos="877"/>
              </w:tabs>
              <w:spacing w:line="240" w:lineRule="atLeast"/>
              <w:rPr>
                <w:rFonts w:cs="Times New Roman"/>
                <w:color w:val="000000"/>
                <w:szCs w:val="22"/>
              </w:rPr>
            </w:pPr>
            <w:r w:rsidRPr="00CF7F0D">
              <w:t xml:space="preserve"> (71,721)</w:t>
            </w:r>
          </w:p>
        </w:tc>
        <w:tc>
          <w:tcPr>
            <w:tcW w:w="279" w:type="dxa"/>
            <w:vAlign w:val="bottom"/>
          </w:tcPr>
          <w:p w14:paraId="5D6822F5" w14:textId="77777777" w:rsidR="00724C1C" w:rsidRPr="00AB5DFA" w:rsidRDefault="00724C1C" w:rsidP="00724C1C">
            <w:pPr>
              <w:tabs>
                <w:tab w:val="decimal" w:pos="1050"/>
              </w:tabs>
              <w:spacing w:line="240" w:lineRule="atLeast"/>
              <w:rPr>
                <w:rFonts w:cs="Times New Roman"/>
                <w:color w:val="000000"/>
                <w:szCs w:val="22"/>
              </w:rPr>
            </w:pPr>
          </w:p>
        </w:tc>
        <w:tc>
          <w:tcPr>
            <w:tcW w:w="1123" w:type="dxa"/>
          </w:tcPr>
          <w:p w14:paraId="7F11FE65" w14:textId="77777777" w:rsidR="00724C1C" w:rsidRPr="00AB5DFA" w:rsidRDefault="00724C1C" w:rsidP="00724C1C">
            <w:pPr>
              <w:tabs>
                <w:tab w:val="decimal" w:pos="787"/>
              </w:tabs>
              <w:spacing w:line="240" w:lineRule="atLeast"/>
              <w:ind w:left="-72" w:right="-162"/>
              <w:rPr>
                <w:rFonts w:cs="Times New Roman"/>
                <w:color w:val="000000"/>
                <w:szCs w:val="22"/>
              </w:rPr>
            </w:pPr>
            <w:r w:rsidRPr="00FB30C6">
              <w:t>(65,40</w:t>
            </w:r>
            <w:r>
              <w:t>3</w:t>
            </w:r>
            <w:r w:rsidRPr="00FB30C6">
              <w:t>)</w:t>
            </w:r>
          </w:p>
        </w:tc>
      </w:tr>
      <w:tr w:rsidR="00724C1C" w:rsidRPr="00AB5DFA" w14:paraId="2FEDF6C1" w14:textId="77777777" w:rsidTr="00B8032A">
        <w:tc>
          <w:tcPr>
            <w:tcW w:w="3690" w:type="dxa"/>
            <w:vAlign w:val="bottom"/>
          </w:tcPr>
          <w:p w14:paraId="32395E02" w14:textId="77777777" w:rsidR="00724C1C" w:rsidRPr="00AB5DFA" w:rsidDel="00720383" w:rsidRDefault="00724C1C" w:rsidP="00724C1C">
            <w:pPr>
              <w:spacing w:line="240" w:lineRule="atLeast"/>
              <w:rPr>
                <w:szCs w:val="22"/>
              </w:rPr>
            </w:pPr>
            <w:r w:rsidRPr="00AB5DFA">
              <w:rPr>
                <w:rFonts w:cs="Times New Roman"/>
                <w:szCs w:val="22"/>
              </w:rPr>
              <w:t>- Vehicles</w:t>
            </w:r>
          </w:p>
        </w:tc>
        <w:tc>
          <w:tcPr>
            <w:tcW w:w="1251" w:type="dxa"/>
          </w:tcPr>
          <w:p w14:paraId="5DD836AF" w14:textId="68CBC0CB" w:rsidR="00724C1C" w:rsidRPr="00AB5DFA" w:rsidRDefault="00724C1C" w:rsidP="00724C1C">
            <w:pPr>
              <w:tabs>
                <w:tab w:val="decimal" w:pos="872"/>
              </w:tabs>
              <w:spacing w:line="240" w:lineRule="atLeast"/>
              <w:rPr>
                <w:rFonts w:cs="Times New Roman"/>
                <w:color w:val="000000"/>
                <w:szCs w:val="22"/>
              </w:rPr>
            </w:pPr>
            <w:r w:rsidRPr="0023478E">
              <w:t xml:space="preserve"> (2,350)</w:t>
            </w:r>
          </w:p>
        </w:tc>
        <w:tc>
          <w:tcPr>
            <w:tcW w:w="279" w:type="dxa"/>
            <w:vAlign w:val="bottom"/>
          </w:tcPr>
          <w:p w14:paraId="4AB6CE1C" w14:textId="77777777" w:rsidR="00724C1C" w:rsidRPr="00AB5DFA" w:rsidRDefault="00724C1C" w:rsidP="00724C1C">
            <w:pPr>
              <w:tabs>
                <w:tab w:val="decimal" w:pos="1050"/>
              </w:tabs>
              <w:spacing w:line="240" w:lineRule="atLeast"/>
              <w:jc w:val="both"/>
              <w:rPr>
                <w:rFonts w:cs="Times New Roman"/>
                <w:color w:val="000000"/>
                <w:szCs w:val="22"/>
              </w:rPr>
            </w:pPr>
          </w:p>
        </w:tc>
        <w:tc>
          <w:tcPr>
            <w:tcW w:w="1161" w:type="dxa"/>
          </w:tcPr>
          <w:p w14:paraId="620DEFA5" w14:textId="77777777" w:rsidR="00724C1C" w:rsidRPr="00AB5DFA" w:rsidRDefault="00724C1C" w:rsidP="00724C1C">
            <w:pPr>
              <w:tabs>
                <w:tab w:val="decimal" w:pos="877"/>
              </w:tabs>
              <w:spacing w:line="240" w:lineRule="atLeast"/>
              <w:ind w:right="-200"/>
              <w:rPr>
                <w:rFonts w:cs="Times New Roman"/>
                <w:color w:val="000000"/>
                <w:szCs w:val="22"/>
              </w:rPr>
            </w:pPr>
            <w:r w:rsidRPr="008B35EA">
              <w:t>(1,79</w:t>
            </w:r>
            <w:r>
              <w:t>8</w:t>
            </w:r>
            <w:r w:rsidRPr="008B35EA">
              <w:t>)</w:t>
            </w:r>
          </w:p>
        </w:tc>
        <w:tc>
          <w:tcPr>
            <w:tcW w:w="279" w:type="dxa"/>
            <w:vAlign w:val="bottom"/>
          </w:tcPr>
          <w:p w14:paraId="4BAF8739" w14:textId="77777777" w:rsidR="00724C1C" w:rsidRPr="00AB5DFA" w:rsidRDefault="00724C1C" w:rsidP="00724C1C">
            <w:pPr>
              <w:tabs>
                <w:tab w:val="decimal" w:pos="1050"/>
              </w:tabs>
              <w:spacing w:line="240" w:lineRule="atLeast"/>
              <w:rPr>
                <w:rFonts w:cs="Times New Roman"/>
                <w:color w:val="000000"/>
                <w:szCs w:val="22"/>
              </w:rPr>
            </w:pPr>
          </w:p>
        </w:tc>
        <w:tc>
          <w:tcPr>
            <w:tcW w:w="1163" w:type="dxa"/>
          </w:tcPr>
          <w:p w14:paraId="27E38055" w14:textId="2C75DEC4" w:rsidR="00724C1C" w:rsidRPr="00AB5DFA" w:rsidRDefault="00724C1C" w:rsidP="00724C1C">
            <w:pPr>
              <w:tabs>
                <w:tab w:val="decimal" w:pos="877"/>
              </w:tabs>
              <w:spacing w:line="240" w:lineRule="atLeast"/>
              <w:rPr>
                <w:rFonts w:cs="Times New Roman"/>
                <w:color w:val="000000"/>
                <w:szCs w:val="22"/>
              </w:rPr>
            </w:pPr>
            <w:r w:rsidRPr="00CF7F0D">
              <w:t xml:space="preserve"> (2,123)</w:t>
            </w:r>
          </w:p>
        </w:tc>
        <w:tc>
          <w:tcPr>
            <w:tcW w:w="279" w:type="dxa"/>
            <w:vAlign w:val="bottom"/>
          </w:tcPr>
          <w:p w14:paraId="5DBF0290" w14:textId="77777777" w:rsidR="00724C1C" w:rsidRPr="00AB5DFA" w:rsidRDefault="00724C1C" w:rsidP="00724C1C">
            <w:pPr>
              <w:tabs>
                <w:tab w:val="decimal" w:pos="1050"/>
              </w:tabs>
              <w:spacing w:line="240" w:lineRule="atLeast"/>
              <w:rPr>
                <w:rFonts w:cs="Times New Roman"/>
                <w:color w:val="000000"/>
                <w:szCs w:val="22"/>
              </w:rPr>
            </w:pPr>
          </w:p>
        </w:tc>
        <w:tc>
          <w:tcPr>
            <w:tcW w:w="1123" w:type="dxa"/>
          </w:tcPr>
          <w:p w14:paraId="03D2254F" w14:textId="77777777" w:rsidR="00724C1C" w:rsidRPr="00AB5DFA" w:rsidRDefault="00724C1C" w:rsidP="00724C1C">
            <w:pPr>
              <w:tabs>
                <w:tab w:val="decimal" w:pos="787"/>
              </w:tabs>
              <w:spacing w:line="240" w:lineRule="atLeast"/>
              <w:ind w:left="-72" w:right="-162"/>
              <w:rPr>
                <w:rFonts w:cs="Times New Roman"/>
                <w:color w:val="000000"/>
                <w:szCs w:val="22"/>
              </w:rPr>
            </w:pPr>
            <w:r w:rsidRPr="00FB30C6">
              <w:t>(1,305)</w:t>
            </w:r>
          </w:p>
        </w:tc>
      </w:tr>
      <w:tr w:rsidR="00724C1C" w:rsidRPr="00AB5DFA" w14:paraId="2D086562" w14:textId="77777777" w:rsidTr="00B8032A">
        <w:tc>
          <w:tcPr>
            <w:tcW w:w="3690" w:type="dxa"/>
            <w:vAlign w:val="bottom"/>
          </w:tcPr>
          <w:p w14:paraId="572026A6" w14:textId="77777777" w:rsidR="00724C1C" w:rsidRPr="00AB5DFA" w:rsidRDefault="00724C1C" w:rsidP="00724C1C">
            <w:pPr>
              <w:spacing w:line="240" w:lineRule="atLeast"/>
              <w:ind w:firstLine="8"/>
              <w:rPr>
                <w:rFonts w:cs="Times New Roman"/>
                <w:szCs w:val="22"/>
              </w:rPr>
            </w:pPr>
            <w:r w:rsidRPr="00AB5DFA">
              <w:rPr>
                <w:rFonts w:cs="Times New Roman"/>
                <w:szCs w:val="22"/>
              </w:rPr>
              <w:t>Interest expense on lease liabilities</w:t>
            </w:r>
          </w:p>
        </w:tc>
        <w:tc>
          <w:tcPr>
            <w:tcW w:w="1251" w:type="dxa"/>
          </w:tcPr>
          <w:p w14:paraId="077794A9" w14:textId="6BB02534" w:rsidR="00724C1C" w:rsidRPr="00AB5DFA" w:rsidRDefault="00724C1C" w:rsidP="00724C1C">
            <w:pPr>
              <w:tabs>
                <w:tab w:val="decimal" w:pos="872"/>
              </w:tabs>
              <w:spacing w:line="240" w:lineRule="atLeast"/>
              <w:rPr>
                <w:rFonts w:cs="Times New Roman"/>
                <w:color w:val="000000"/>
                <w:szCs w:val="22"/>
              </w:rPr>
            </w:pPr>
            <w:r w:rsidRPr="0023478E">
              <w:t xml:space="preserve"> (11,043)</w:t>
            </w:r>
          </w:p>
        </w:tc>
        <w:tc>
          <w:tcPr>
            <w:tcW w:w="279" w:type="dxa"/>
            <w:vAlign w:val="bottom"/>
          </w:tcPr>
          <w:p w14:paraId="118ECF85" w14:textId="77777777" w:rsidR="00724C1C" w:rsidRPr="00AB5DFA" w:rsidRDefault="00724C1C" w:rsidP="00724C1C">
            <w:pPr>
              <w:tabs>
                <w:tab w:val="decimal" w:pos="927"/>
                <w:tab w:val="decimal" w:pos="1050"/>
              </w:tabs>
              <w:spacing w:line="240" w:lineRule="atLeast"/>
              <w:jc w:val="both"/>
              <w:rPr>
                <w:rFonts w:cs="Times New Roman"/>
                <w:color w:val="000000"/>
                <w:szCs w:val="22"/>
              </w:rPr>
            </w:pPr>
          </w:p>
        </w:tc>
        <w:tc>
          <w:tcPr>
            <w:tcW w:w="1161" w:type="dxa"/>
          </w:tcPr>
          <w:p w14:paraId="2EBBD6AB" w14:textId="77777777" w:rsidR="00724C1C" w:rsidRPr="00AB5DFA" w:rsidRDefault="00724C1C" w:rsidP="00724C1C">
            <w:pPr>
              <w:tabs>
                <w:tab w:val="decimal" w:pos="877"/>
              </w:tabs>
              <w:spacing w:line="240" w:lineRule="atLeast"/>
              <w:ind w:right="-200"/>
              <w:rPr>
                <w:rFonts w:cs="Times New Roman"/>
                <w:color w:val="000000"/>
                <w:szCs w:val="22"/>
              </w:rPr>
            </w:pPr>
            <w:r w:rsidRPr="008B35EA">
              <w:t>(9,763)</w:t>
            </w:r>
          </w:p>
        </w:tc>
        <w:tc>
          <w:tcPr>
            <w:tcW w:w="279" w:type="dxa"/>
            <w:vAlign w:val="bottom"/>
          </w:tcPr>
          <w:p w14:paraId="77271E2F" w14:textId="77777777" w:rsidR="00724C1C" w:rsidRPr="00AB5DFA" w:rsidRDefault="00724C1C" w:rsidP="00724C1C">
            <w:pPr>
              <w:tabs>
                <w:tab w:val="decimal" w:pos="927"/>
                <w:tab w:val="decimal" w:pos="1050"/>
              </w:tabs>
              <w:spacing w:line="240" w:lineRule="atLeast"/>
              <w:rPr>
                <w:rFonts w:cs="Times New Roman"/>
                <w:color w:val="000000"/>
                <w:szCs w:val="22"/>
              </w:rPr>
            </w:pPr>
          </w:p>
        </w:tc>
        <w:tc>
          <w:tcPr>
            <w:tcW w:w="1163" w:type="dxa"/>
          </w:tcPr>
          <w:p w14:paraId="32BDD687" w14:textId="40EFC604" w:rsidR="00724C1C" w:rsidRPr="00AB5DFA" w:rsidRDefault="00724C1C" w:rsidP="00724C1C">
            <w:pPr>
              <w:tabs>
                <w:tab w:val="decimal" w:pos="877"/>
              </w:tabs>
              <w:spacing w:line="240" w:lineRule="atLeast"/>
              <w:rPr>
                <w:rFonts w:cs="Times New Roman"/>
                <w:color w:val="000000"/>
                <w:szCs w:val="22"/>
              </w:rPr>
            </w:pPr>
            <w:r w:rsidRPr="00CF7F0D">
              <w:t xml:space="preserve"> (11,034)</w:t>
            </w:r>
          </w:p>
        </w:tc>
        <w:tc>
          <w:tcPr>
            <w:tcW w:w="279" w:type="dxa"/>
            <w:vAlign w:val="bottom"/>
          </w:tcPr>
          <w:p w14:paraId="37DBD0C9" w14:textId="77777777" w:rsidR="00724C1C" w:rsidRPr="00AB5DFA" w:rsidRDefault="00724C1C" w:rsidP="00724C1C">
            <w:pPr>
              <w:tabs>
                <w:tab w:val="decimal" w:pos="927"/>
                <w:tab w:val="decimal" w:pos="1050"/>
              </w:tabs>
              <w:spacing w:line="240" w:lineRule="atLeast"/>
              <w:ind w:right="-120"/>
              <w:rPr>
                <w:rFonts w:cs="Times New Roman"/>
                <w:color w:val="000000"/>
                <w:szCs w:val="22"/>
              </w:rPr>
            </w:pPr>
          </w:p>
        </w:tc>
        <w:tc>
          <w:tcPr>
            <w:tcW w:w="1123" w:type="dxa"/>
          </w:tcPr>
          <w:p w14:paraId="06E57D66" w14:textId="77777777" w:rsidR="00724C1C" w:rsidRPr="00AB5DFA" w:rsidRDefault="00724C1C" w:rsidP="00724C1C">
            <w:pPr>
              <w:tabs>
                <w:tab w:val="decimal" w:pos="787"/>
              </w:tabs>
              <w:spacing w:line="240" w:lineRule="atLeast"/>
              <w:ind w:left="-72" w:right="-162"/>
              <w:rPr>
                <w:rFonts w:cs="Times New Roman"/>
                <w:color w:val="000000"/>
                <w:szCs w:val="22"/>
              </w:rPr>
            </w:pPr>
            <w:r w:rsidRPr="00FB30C6">
              <w:t>(9,657)</w:t>
            </w:r>
          </w:p>
        </w:tc>
      </w:tr>
      <w:tr w:rsidR="00724C1C" w:rsidRPr="00AB5DFA" w14:paraId="4206355A" w14:textId="77777777" w:rsidTr="00B8032A">
        <w:tc>
          <w:tcPr>
            <w:tcW w:w="3690" w:type="dxa"/>
            <w:vAlign w:val="bottom"/>
          </w:tcPr>
          <w:p w14:paraId="36262456" w14:textId="77777777" w:rsidR="00724C1C" w:rsidRPr="00AB5DFA" w:rsidRDefault="00724C1C" w:rsidP="00724C1C">
            <w:pPr>
              <w:pStyle w:val="ListParagraph"/>
              <w:spacing w:line="240" w:lineRule="atLeast"/>
              <w:ind w:left="0" w:right="-148"/>
              <w:contextualSpacing w:val="0"/>
              <w:rPr>
                <w:szCs w:val="22"/>
              </w:rPr>
            </w:pPr>
            <w:r w:rsidRPr="00AB5DFA">
              <w:rPr>
                <w:szCs w:val="22"/>
              </w:rPr>
              <w:t>Expenses relating to short-term leases</w:t>
            </w:r>
          </w:p>
        </w:tc>
        <w:tc>
          <w:tcPr>
            <w:tcW w:w="1251" w:type="dxa"/>
          </w:tcPr>
          <w:p w14:paraId="704CD8DF" w14:textId="5F902696" w:rsidR="00724C1C" w:rsidRPr="00AB5DFA" w:rsidRDefault="00724C1C" w:rsidP="00724C1C">
            <w:pPr>
              <w:tabs>
                <w:tab w:val="decimal" w:pos="872"/>
              </w:tabs>
              <w:spacing w:line="240" w:lineRule="atLeast"/>
              <w:rPr>
                <w:rFonts w:cs="Times New Roman"/>
                <w:color w:val="000000"/>
                <w:szCs w:val="22"/>
              </w:rPr>
            </w:pPr>
            <w:r w:rsidRPr="0023478E">
              <w:t xml:space="preserve"> (309)</w:t>
            </w:r>
          </w:p>
        </w:tc>
        <w:tc>
          <w:tcPr>
            <w:tcW w:w="279" w:type="dxa"/>
            <w:vAlign w:val="bottom"/>
          </w:tcPr>
          <w:p w14:paraId="4F28D6DA" w14:textId="77777777" w:rsidR="00724C1C" w:rsidRPr="00AB5DFA" w:rsidRDefault="00724C1C" w:rsidP="00724C1C">
            <w:pPr>
              <w:tabs>
                <w:tab w:val="decimal" w:pos="927"/>
                <w:tab w:val="decimal" w:pos="1050"/>
              </w:tabs>
              <w:spacing w:line="240" w:lineRule="atLeast"/>
              <w:jc w:val="both"/>
              <w:rPr>
                <w:rFonts w:cs="Times New Roman"/>
                <w:color w:val="000000"/>
                <w:szCs w:val="22"/>
              </w:rPr>
            </w:pPr>
          </w:p>
        </w:tc>
        <w:tc>
          <w:tcPr>
            <w:tcW w:w="1161" w:type="dxa"/>
          </w:tcPr>
          <w:p w14:paraId="6CC73C23" w14:textId="77777777" w:rsidR="00724C1C" w:rsidRPr="00AB5DFA" w:rsidRDefault="00724C1C" w:rsidP="00724C1C">
            <w:pPr>
              <w:tabs>
                <w:tab w:val="decimal" w:pos="877"/>
              </w:tabs>
              <w:spacing w:line="240" w:lineRule="atLeast"/>
              <w:ind w:right="-200"/>
              <w:rPr>
                <w:rFonts w:cs="Times New Roman"/>
                <w:color w:val="000000"/>
                <w:szCs w:val="22"/>
              </w:rPr>
            </w:pPr>
            <w:r w:rsidRPr="008B35EA">
              <w:t>(381)</w:t>
            </w:r>
          </w:p>
        </w:tc>
        <w:tc>
          <w:tcPr>
            <w:tcW w:w="279" w:type="dxa"/>
            <w:vAlign w:val="bottom"/>
          </w:tcPr>
          <w:p w14:paraId="325B0DD7" w14:textId="77777777" w:rsidR="00724C1C" w:rsidRPr="00AB5DFA" w:rsidRDefault="00724C1C" w:rsidP="00724C1C">
            <w:pPr>
              <w:tabs>
                <w:tab w:val="decimal" w:pos="927"/>
                <w:tab w:val="decimal" w:pos="1050"/>
              </w:tabs>
              <w:spacing w:line="240" w:lineRule="atLeast"/>
              <w:rPr>
                <w:rFonts w:cs="Times New Roman"/>
                <w:color w:val="000000"/>
                <w:szCs w:val="22"/>
              </w:rPr>
            </w:pPr>
          </w:p>
        </w:tc>
        <w:tc>
          <w:tcPr>
            <w:tcW w:w="1163" w:type="dxa"/>
          </w:tcPr>
          <w:p w14:paraId="6A2EC626" w14:textId="498C65DD" w:rsidR="00724C1C" w:rsidRPr="00AB5DFA" w:rsidRDefault="00724C1C" w:rsidP="00724C1C">
            <w:pPr>
              <w:tabs>
                <w:tab w:val="decimal" w:pos="877"/>
              </w:tabs>
              <w:spacing w:line="240" w:lineRule="atLeast"/>
              <w:ind w:right="-120"/>
              <w:rPr>
                <w:rFonts w:cs="Times New Roman"/>
                <w:color w:val="000000"/>
                <w:szCs w:val="22"/>
              </w:rPr>
            </w:pPr>
            <w:r w:rsidRPr="00CF7F0D">
              <w:t xml:space="preserve"> (309)</w:t>
            </w:r>
          </w:p>
        </w:tc>
        <w:tc>
          <w:tcPr>
            <w:tcW w:w="279" w:type="dxa"/>
            <w:vAlign w:val="bottom"/>
          </w:tcPr>
          <w:p w14:paraId="1F747FDD" w14:textId="77777777" w:rsidR="00724C1C" w:rsidRPr="00AB5DFA" w:rsidRDefault="00724C1C" w:rsidP="00724C1C">
            <w:pPr>
              <w:tabs>
                <w:tab w:val="decimal" w:pos="927"/>
                <w:tab w:val="decimal" w:pos="1050"/>
              </w:tabs>
              <w:spacing w:line="240" w:lineRule="atLeast"/>
              <w:ind w:right="-120"/>
              <w:rPr>
                <w:rFonts w:cs="Times New Roman"/>
                <w:color w:val="000000"/>
                <w:szCs w:val="22"/>
              </w:rPr>
            </w:pPr>
          </w:p>
        </w:tc>
        <w:tc>
          <w:tcPr>
            <w:tcW w:w="1123" w:type="dxa"/>
          </w:tcPr>
          <w:p w14:paraId="535A15E1" w14:textId="77777777" w:rsidR="00724C1C" w:rsidRPr="00AB5DFA" w:rsidRDefault="00724C1C" w:rsidP="00724C1C">
            <w:pPr>
              <w:tabs>
                <w:tab w:val="decimal" w:pos="787"/>
              </w:tabs>
              <w:spacing w:line="240" w:lineRule="atLeast"/>
              <w:ind w:left="-72" w:right="-162"/>
              <w:rPr>
                <w:rFonts w:cs="Times New Roman"/>
                <w:color w:val="000000"/>
                <w:szCs w:val="22"/>
              </w:rPr>
            </w:pPr>
            <w:r w:rsidRPr="00FB30C6">
              <w:t>(381)</w:t>
            </w:r>
          </w:p>
        </w:tc>
      </w:tr>
      <w:tr w:rsidR="00724C1C" w:rsidRPr="00AB5DFA" w14:paraId="23AC6FD7" w14:textId="77777777" w:rsidTr="00B8032A">
        <w:tc>
          <w:tcPr>
            <w:tcW w:w="3690" w:type="dxa"/>
            <w:vAlign w:val="bottom"/>
          </w:tcPr>
          <w:p w14:paraId="033984A8" w14:textId="77777777" w:rsidR="00724C1C" w:rsidRPr="002832F2" w:rsidRDefault="00724C1C" w:rsidP="00724C1C">
            <w:pPr>
              <w:pStyle w:val="ListParagraph"/>
              <w:spacing w:line="240" w:lineRule="atLeast"/>
              <w:ind w:left="0" w:right="-148"/>
              <w:contextualSpacing w:val="0"/>
              <w:rPr>
                <w:szCs w:val="22"/>
              </w:rPr>
            </w:pPr>
            <w:r w:rsidRPr="002832F2">
              <w:rPr>
                <w:rFonts w:cs="Angsana New"/>
                <w:szCs w:val="22"/>
                <w:lang w:bidi="th-TH"/>
              </w:rPr>
              <w:t xml:space="preserve">Expenses relating to leases for which </w:t>
            </w:r>
            <w:r>
              <w:rPr>
                <w:rFonts w:cs="Angsana New"/>
                <w:szCs w:val="22"/>
                <w:lang w:bidi="th-TH"/>
              </w:rPr>
              <w:br/>
              <w:t xml:space="preserve">   </w:t>
            </w:r>
            <w:r w:rsidRPr="002832F2">
              <w:rPr>
                <w:rFonts w:cs="Angsana New"/>
                <w:szCs w:val="22"/>
                <w:lang w:bidi="th-TH"/>
              </w:rPr>
              <w:t>the underlying asset is of low value</w:t>
            </w:r>
          </w:p>
        </w:tc>
        <w:tc>
          <w:tcPr>
            <w:tcW w:w="1251" w:type="dxa"/>
          </w:tcPr>
          <w:p w14:paraId="38253B82" w14:textId="77777777" w:rsidR="00724C1C" w:rsidRDefault="00724C1C" w:rsidP="00724C1C">
            <w:pPr>
              <w:tabs>
                <w:tab w:val="decimal" w:pos="871"/>
              </w:tabs>
              <w:ind w:right="-110"/>
            </w:pPr>
            <w:r w:rsidRPr="0023478E">
              <w:t xml:space="preserve"> </w:t>
            </w:r>
          </w:p>
          <w:p w14:paraId="50A2D508" w14:textId="0768BD1A" w:rsidR="00724C1C" w:rsidRPr="00AB5DFA" w:rsidRDefault="00724C1C" w:rsidP="00724C1C">
            <w:pPr>
              <w:tabs>
                <w:tab w:val="decimal" w:pos="872"/>
              </w:tabs>
              <w:spacing w:line="240" w:lineRule="atLeast"/>
              <w:rPr>
                <w:rFonts w:cs="Times New Roman"/>
                <w:color w:val="000000"/>
                <w:szCs w:val="22"/>
              </w:rPr>
            </w:pPr>
            <w:r w:rsidRPr="0023478E">
              <w:t>(29,366)</w:t>
            </w:r>
          </w:p>
        </w:tc>
        <w:tc>
          <w:tcPr>
            <w:tcW w:w="279" w:type="dxa"/>
            <w:vAlign w:val="bottom"/>
          </w:tcPr>
          <w:p w14:paraId="11D37000" w14:textId="77777777" w:rsidR="00724C1C" w:rsidRPr="00AB5DFA" w:rsidRDefault="00724C1C" w:rsidP="00724C1C">
            <w:pPr>
              <w:tabs>
                <w:tab w:val="decimal" w:pos="927"/>
                <w:tab w:val="decimal" w:pos="1050"/>
              </w:tabs>
              <w:spacing w:line="240" w:lineRule="atLeast"/>
              <w:rPr>
                <w:rFonts w:cs="Times New Roman"/>
                <w:color w:val="000000"/>
                <w:szCs w:val="22"/>
              </w:rPr>
            </w:pPr>
          </w:p>
        </w:tc>
        <w:tc>
          <w:tcPr>
            <w:tcW w:w="1161" w:type="dxa"/>
          </w:tcPr>
          <w:p w14:paraId="777C5D2E" w14:textId="77777777" w:rsidR="00724C1C" w:rsidRDefault="00724C1C" w:rsidP="00724C1C">
            <w:pPr>
              <w:tabs>
                <w:tab w:val="decimal" w:pos="872"/>
              </w:tabs>
              <w:spacing w:line="240" w:lineRule="atLeast"/>
              <w:rPr>
                <w:rFonts w:cs="Times New Roman"/>
                <w:color w:val="000000"/>
                <w:szCs w:val="22"/>
              </w:rPr>
            </w:pPr>
          </w:p>
          <w:p w14:paraId="790F9BDA" w14:textId="77777777" w:rsidR="00724C1C" w:rsidRPr="00AB5DFA" w:rsidRDefault="00724C1C" w:rsidP="00724C1C">
            <w:pPr>
              <w:tabs>
                <w:tab w:val="decimal" w:pos="872"/>
              </w:tabs>
              <w:spacing w:line="240" w:lineRule="atLeast"/>
              <w:ind w:right="-200"/>
              <w:rPr>
                <w:rFonts w:cs="Times New Roman"/>
                <w:color w:val="000000"/>
                <w:szCs w:val="22"/>
              </w:rPr>
            </w:pPr>
            <w:r w:rsidRPr="008B35EA">
              <w:t>(28,761)</w:t>
            </w:r>
          </w:p>
        </w:tc>
        <w:tc>
          <w:tcPr>
            <w:tcW w:w="279" w:type="dxa"/>
            <w:vAlign w:val="bottom"/>
          </w:tcPr>
          <w:p w14:paraId="66DAFAFF" w14:textId="77777777" w:rsidR="00724C1C" w:rsidRPr="00AB5DFA" w:rsidRDefault="00724C1C" w:rsidP="00724C1C">
            <w:pPr>
              <w:tabs>
                <w:tab w:val="decimal" w:pos="927"/>
                <w:tab w:val="decimal" w:pos="1050"/>
              </w:tabs>
              <w:spacing w:line="240" w:lineRule="atLeast"/>
              <w:rPr>
                <w:rFonts w:cs="Times New Roman"/>
                <w:color w:val="000000"/>
                <w:szCs w:val="22"/>
              </w:rPr>
            </w:pPr>
          </w:p>
        </w:tc>
        <w:tc>
          <w:tcPr>
            <w:tcW w:w="1163" w:type="dxa"/>
          </w:tcPr>
          <w:p w14:paraId="29063F85" w14:textId="77777777" w:rsidR="00724C1C" w:rsidRDefault="00724C1C" w:rsidP="00724C1C">
            <w:pPr>
              <w:tabs>
                <w:tab w:val="decimal" w:pos="877"/>
              </w:tabs>
              <w:spacing w:line="240" w:lineRule="atLeast"/>
              <w:ind w:right="-120"/>
            </w:pPr>
          </w:p>
          <w:p w14:paraId="79DBEBC3" w14:textId="6FBF8D1B" w:rsidR="00724C1C" w:rsidRPr="0000178A" w:rsidRDefault="00724C1C" w:rsidP="00724C1C">
            <w:pPr>
              <w:tabs>
                <w:tab w:val="decimal" w:pos="877"/>
              </w:tabs>
              <w:spacing w:line="240" w:lineRule="atLeast"/>
              <w:ind w:right="-120"/>
              <w:rPr>
                <w:rFonts w:cs="Times New Roman"/>
                <w:color w:val="000000"/>
                <w:szCs w:val="22"/>
                <w:lang w:val="en-US"/>
              </w:rPr>
            </w:pPr>
            <w:r w:rsidRPr="00DB3514">
              <w:t>(29,366)</w:t>
            </w:r>
            <w:r w:rsidRPr="00CF7F0D">
              <w:t xml:space="preserve"> </w:t>
            </w:r>
          </w:p>
        </w:tc>
        <w:tc>
          <w:tcPr>
            <w:tcW w:w="279" w:type="dxa"/>
            <w:vAlign w:val="bottom"/>
          </w:tcPr>
          <w:p w14:paraId="04F0A3F6" w14:textId="77777777" w:rsidR="00724C1C" w:rsidRPr="00AB5DFA" w:rsidRDefault="00724C1C" w:rsidP="00724C1C">
            <w:pPr>
              <w:tabs>
                <w:tab w:val="decimal" w:pos="927"/>
                <w:tab w:val="decimal" w:pos="1050"/>
              </w:tabs>
              <w:spacing w:line="240" w:lineRule="atLeast"/>
              <w:ind w:right="-120"/>
              <w:rPr>
                <w:rFonts w:cs="Times New Roman"/>
                <w:color w:val="000000"/>
                <w:szCs w:val="22"/>
              </w:rPr>
            </w:pPr>
          </w:p>
        </w:tc>
        <w:tc>
          <w:tcPr>
            <w:tcW w:w="1123" w:type="dxa"/>
          </w:tcPr>
          <w:p w14:paraId="1ECEBB42" w14:textId="77777777" w:rsidR="00724C1C" w:rsidRDefault="00724C1C" w:rsidP="00724C1C">
            <w:pPr>
              <w:tabs>
                <w:tab w:val="decimal" w:pos="877"/>
              </w:tabs>
              <w:spacing w:line="240" w:lineRule="atLeast"/>
              <w:ind w:right="-120"/>
            </w:pPr>
          </w:p>
          <w:p w14:paraId="7BF290DD" w14:textId="77777777" w:rsidR="00724C1C" w:rsidRPr="00AB5DFA" w:rsidRDefault="00724C1C" w:rsidP="00724C1C">
            <w:pPr>
              <w:tabs>
                <w:tab w:val="decimal" w:pos="787"/>
              </w:tabs>
              <w:spacing w:line="240" w:lineRule="atLeast"/>
              <w:ind w:left="-72" w:right="-162"/>
              <w:rPr>
                <w:rFonts w:cs="Times New Roman"/>
                <w:color w:val="000000"/>
                <w:szCs w:val="22"/>
              </w:rPr>
            </w:pPr>
            <w:r w:rsidRPr="00FB30C6">
              <w:t>(28,761)</w:t>
            </w:r>
          </w:p>
        </w:tc>
      </w:tr>
    </w:tbl>
    <w:p w14:paraId="73240332" w14:textId="77777777" w:rsidR="00B8032A" w:rsidRDefault="00B8032A" w:rsidP="001A2663">
      <w:pPr>
        <w:ind w:right="-29"/>
        <w:contextualSpacing/>
        <w:jc w:val="both"/>
        <w:rPr>
          <w:rFonts w:cs="Times New Roman"/>
          <w:b/>
          <w:bCs/>
          <w:szCs w:val="22"/>
        </w:rPr>
      </w:pPr>
    </w:p>
    <w:p w14:paraId="010DE4AF" w14:textId="39E92EEB" w:rsidR="0043360E" w:rsidRPr="0012708E" w:rsidRDefault="00940818" w:rsidP="001A2663">
      <w:pPr>
        <w:ind w:right="-29"/>
        <w:contextualSpacing/>
        <w:jc w:val="both"/>
        <w:rPr>
          <w:rFonts w:cs="Times New Roman"/>
          <w:b/>
          <w:bCs/>
          <w:szCs w:val="22"/>
        </w:rPr>
      </w:pPr>
      <w:r w:rsidRPr="0012708E">
        <w:rPr>
          <w:rFonts w:cs="Times New Roman"/>
          <w:b/>
          <w:bCs/>
          <w:szCs w:val="22"/>
        </w:rPr>
        <w:t>3</w:t>
      </w:r>
      <w:r w:rsidR="00983610">
        <w:rPr>
          <w:rFonts w:cs="Times New Roman"/>
          <w:b/>
          <w:bCs/>
          <w:szCs w:val="22"/>
        </w:rPr>
        <w:t>3</w:t>
      </w:r>
      <w:r w:rsidR="00DD7875" w:rsidRPr="0012708E">
        <w:rPr>
          <w:rFonts w:cs="Times New Roman"/>
          <w:b/>
          <w:bCs/>
          <w:szCs w:val="22"/>
        </w:rPr>
        <w:t>.2</w:t>
      </w:r>
      <w:r w:rsidR="0043360E" w:rsidRPr="0012708E">
        <w:rPr>
          <w:rFonts w:cs="Times New Roman"/>
          <w:b/>
          <w:bCs/>
          <w:szCs w:val="22"/>
        </w:rPr>
        <w:tab/>
        <w:t>Leases as lessor</w:t>
      </w:r>
    </w:p>
    <w:p w14:paraId="0D0ABB49" w14:textId="77777777" w:rsidR="0043360E" w:rsidRPr="00B95516" w:rsidRDefault="0043360E" w:rsidP="00B95516">
      <w:pPr>
        <w:tabs>
          <w:tab w:val="left" w:pos="540"/>
        </w:tabs>
        <w:ind w:left="540"/>
        <w:jc w:val="both"/>
        <w:rPr>
          <w:rFonts w:cs="Times New Roman"/>
        </w:rPr>
      </w:pPr>
    </w:p>
    <w:p w14:paraId="6FBF8B5A" w14:textId="69D37A9C" w:rsidR="0043360E" w:rsidRPr="006342D9" w:rsidRDefault="0043360E" w:rsidP="00B95516">
      <w:pPr>
        <w:tabs>
          <w:tab w:val="left" w:pos="540"/>
        </w:tabs>
        <w:ind w:left="540"/>
        <w:jc w:val="both"/>
        <w:rPr>
          <w:rFonts w:cstheme="minorBidi"/>
          <w:b/>
          <w:bCs/>
          <w:i/>
          <w:iCs/>
          <w:szCs w:val="28"/>
          <w:lang w:bidi="th-TH"/>
        </w:rPr>
      </w:pPr>
      <w:r w:rsidRPr="0012708E">
        <w:rPr>
          <w:rFonts w:cs="Times New Roman"/>
          <w:b/>
          <w:bCs/>
          <w:i/>
          <w:iCs/>
          <w:szCs w:val="22"/>
        </w:rPr>
        <w:t>Operating leases</w:t>
      </w:r>
    </w:p>
    <w:p w14:paraId="2251EB01" w14:textId="77777777" w:rsidR="0043360E" w:rsidRPr="00B95516" w:rsidRDefault="0043360E" w:rsidP="00B95516">
      <w:pPr>
        <w:tabs>
          <w:tab w:val="left" w:pos="540"/>
        </w:tabs>
        <w:ind w:left="540"/>
        <w:jc w:val="both"/>
        <w:rPr>
          <w:rFonts w:cs="Times New Roman"/>
        </w:rPr>
      </w:pPr>
    </w:p>
    <w:p w14:paraId="3BB1456D" w14:textId="7113AD07" w:rsidR="0043360E" w:rsidRPr="0012708E" w:rsidRDefault="0043360E" w:rsidP="00B95516">
      <w:pPr>
        <w:tabs>
          <w:tab w:val="left" w:pos="540"/>
        </w:tabs>
        <w:ind w:left="540"/>
        <w:jc w:val="both"/>
        <w:rPr>
          <w:rFonts w:cs="Times New Roman"/>
          <w:szCs w:val="22"/>
        </w:rPr>
      </w:pPr>
      <w:r w:rsidRPr="00B95516">
        <w:rPr>
          <w:rFonts w:cs="Times New Roman"/>
        </w:rPr>
        <w:t>The</w:t>
      </w:r>
      <w:r w:rsidRPr="0012708E">
        <w:rPr>
          <w:rFonts w:cs="Times New Roman"/>
          <w:szCs w:val="22"/>
        </w:rPr>
        <w:t xml:space="preserve"> Bank has office</w:t>
      </w:r>
      <w:r w:rsidR="00310665">
        <w:rPr>
          <w:rFonts w:cs="Times New Roman"/>
          <w:szCs w:val="22"/>
        </w:rPr>
        <w:t xml:space="preserve"> spaces agreements </w:t>
      </w:r>
      <w:r w:rsidRPr="0012708E">
        <w:rPr>
          <w:rFonts w:cs="Times New Roman"/>
          <w:szCs w:val="22"/>
        </w:rPr>
        <w:t xml:space="preserve">to the parent </w:t>
      </w:r>
      <w:r w:rsidR="00310665">
        <w:rPr>
          <w:rFonts w:cs="Times New Roman"/>
          <w:szCs w:val="22"/>
        </w:rPr>
        <w:t xml:space="preserve">company </w:t>
      </w:r>
      <w:r w:rsidRPr="0012708E">
        <w:rPr>
          <w:rFonts w:cs="Times New Roman"/>
          <w:szCs w:val="22"/>
        </w:rPr>
        <w:t xml:space="preserve">and its subsidiary as disclosed in note </w:t>
      </w:r>
      <w:r w:rsidR="00615428" w:rsidRPr="0012708E">
        <w:rPr>
          <w:rFonts w:cs="Times New Roman"/>
          <w:szCs w:val="22"/>
        </w:rPr>
        <w:t>3</w:t>
      </w:r>
      <w:r w:rsidR="00E82150">
        <w:rPr>
          <w:rFonts w:cs="Times New Roman"/>
          <w:szCs w:val="22"/>
        </w:rPr>
        <w:t>1</w:t>
      </w:r>
      <w:r w:rsidRPr="0012708E">
        <w:rPr>
          <w:rFonts w:cs="Times New Roman"/>
          <w:szCs w:val="22"/>
        </w:rPr>
        <w:t>.</w:t>
      </w:r>
    </w:p>
    <w:p w14:paraId="23559BF8" w14:textId="64133F9E" w:rsidR="00E02D7F" w:rsidRPr="00B95516" w:rsidRDefault="00E02D7F" w:rsidP="00B95516">
      <w:pPr>
        <w:tabs>
          <w:tab w:val="left" w:pos="540"/>
        </w:tabs>
        <w:ind w:left="540"/>
        <w:jc w:val="both"/>
        <w:rPr>
          <w:rFonts w:cs="Times New Roman"/>
        </w:rPr>
      </w:pPr>
    </w:p>
    <w:p w14:paraId="50725605" w14:textId="3730FC0D" w:rsidR="00BC456D" w:rsidRDefault="006C6070" w:rsidP="001A2663">
      <w:pPr>
        <w:tabs>
          <w:tab w:val="left" w:pos="540"/>
        </w:tabs>
        <w:ind w:left="540"/>
        <w:jc w:val="both"/>
        <w:rPr>
          <w:rFonts w:cs="Times New Roman"/>
        </w:rPr>
      </w:pPr>
      <w:r w:rsidRPr="0012708E">
        <w:rPr>
          <w:rFonts w:cs="Times New Roman"/>
        </w:rPr>
        <w:t xml:space="preserve">The following table </w:t>
      </w:r>
      <w:r w:rsidR="0024541C" w:rsidRPr="00AB5DFA">
        <w:rPr>
          <w:rFonts w:cs="Times New Roman"/>
        </w:rPr>
        <w:t>sets out</w:t>
      </w:r>
      <w:r w:rsidRPr="0012708E">
        <w:rPr>
          <w:rFonts w:cs="Times New Roman"/>
        </w:rPr>
        <w:t xml:space="preserve"> </w:t>
      </w:r>
      <w:r w:rsidR="00310665">
        <w:rPr>
          <w:rFonts w:cs="Times New Roman"/>
        </w:rPr>
        <w:t>the</w:t>
      </w:r>
      <w:r w:rsidRPr="0012708E">
        <w:rPr>
          <w:rFonts w:cs="Times New Roman"/>
        </w:rPr>
        <w:t xml:space="preserve"> maturity analysis of lease payments, showing undiscounted lease payments to be received </w:t>
      </w:r>
      <w:r w:rsidR="008A320E" w:rsidRPr="0012708E">
        <w:rPr>
          <w:rFonts w:cs="Times New Roman"/>
        </w:rPr>
        <w:t>as at</w:t>
      </w:r>
      <w:r w:rsidRPr="0012708E">
        <w:rPr>
          <w:rFonts w:cs="Times New Roman"/>
        </w:rPr>
        <w:t xml:space="preserve"> </w:t>
      </w:r>
      <w:r w:rsidR="00EB6686" w:rsidRPr="0012708E">
        <w:rPr>
          <w:rFonts w:cs="Times New Roman"/>
        </w:rPr>
        <w:t>3</w:t>
      </w:r>
      <w:r w:rsidR="00B8032A">
        <w:rPr>
          <w:rFonts w:cs="Times New Roman"/>
        </w:rPr>
        <w:t xml:space="preserve">0 June </w:t>
      </w:r>
      <w:r w:rsidR="00670877">
        <w:rPr>
          <w:rFonts w:cs="Times New Roman"/>
        </w:rPr>
        <w:t xml:space="preserve">2025 and 31 </w:t>
      </w:r>
      <w:r w:rsidR="00EB6686" w:rsidRPr="0012708E">
        <w:rPr>
          <w:rFonts w:cs="Times New Roman"/>
        </w:rPr>
        <w:t xml:space="preserve">December </w:t>
      </w:r>
      <w:r w:rsidR="00F24EAF">
        <w:rPr>
          <w:rFonts w:cs="Times New Roman"/>
        </w:rPr>
        <w:t>202</w:t>
      </w:r>
      <w:r w:rsidR="00DA1C1F">
        <w:rPr>
          <w:rFonts w:cs="Times New Roman"/>
        </w:rPr>
        <w:t>4</w:t>
      </w:r>
      <w:r w:rsidR="004057DF" w:rsidRPr="0012708E">
        <w:rPr>
          <w:rFonts w:cs="Times New Roman"/>
        </w:rPr>
        <w:t>.</w:t>
      </w:r>
    </w:p>
    <w:p w14:paraId="445BD2FD" w14:textId="77777777" w:rsidR="00467F52" w:rsidRPr="001A2663" w:rsidRDefault="00467F52" w:rsidP="001A2663">
      <w:pPr>
        <w:tabs>
          <w:tab w:val="left" w:pos="540"/>
        </w:tabs>
        <w:ind w:left="547"/>
        <w:jc w:val="both"/>
        <w:rPr>
          <w:rFonts w:cs="Times New Roman"/>
          <w:sz w:val="18"/>
          <w:szCs w:val="16"/>
        </w:rPr>
      </w:pPr>
    </w:p>
    <w:tbl>
      <w:tblPr>
        <w:tblW w:w="9180" w:type="dxa"/>
        <w:tblInd w:w="450" w:type="dxa"/>
        <w:tblLayout w:type="fixed"/>
        <w:tblLook w:val="0000" w:firstRow="0" w:lastRow="0" w:firstColumn="0" w:lastColumn="0" w:noHBand="0" w:noVBand="0"/>
      </w:tblPr>
      <w:tblGrid>
        <w:gridCol w:w="3690"/>
        <w:gridCol w:w="1170"/>
        <w:gridCol w:w="285"/>
        <w:gridCol w:w="1177"/>
        <w:gridCol w:w="270"/>
        <w:gridCol w:w="1148"/>
        <w:gridCol w:w="270"/>
        <w:gridCol w:w="1170"/>
      </w:tblGrid>
      <w:tr w:rsidR="0092555A" w:rsidRPr="00880EEB" w14:paraId="69F6381D" w14:textId="76892BAB" w:rsidTr="00EC65EE">
        <w:tc>
          <w:tcPr>
            <w:tcW w:w="3690" w:type="dxa"/>
          </w:tcPr>
          <w:p w14:paraId="63E37BC0" w14:textId="08C7B8A3" w:rsidR="0092555A" w:rsidRPr="006C6C14" w:rsidRDefault="0092555A" w:rsidP="0092555A">
            <w:pPr>
              <w:pStyle w:val="a0"/>
              <w:tabs>
                <w:tab w:val="clear" w:pos="360"/>
                <w:tab w:val="clear" w:pos="720"/>
                <w:tab w:val="clear" w:pos="1080"/>
                <w:tab w:val="left" w:pos="540"/>
              </w:tabs>
              <w:spacing w:line="240" w:lineRule="atLeast"/>
              <w:ind w:right="38"/>
              <w:rPr>
                <w:rFonts w:cs="Times New Roman"/>
                <w:sz w:val="22"/>
                <w:szCs w:val="22"/>
                <w:lang w:val="en-GB"/>
              </w:rPr>
            </w:pPr>
          </w:p>
        </w:tc>
        <w:tc>
          <w:tcPr>
            <w:tcW w:w="2632" w:type="dxa"/>
            <w:gridSpan w:val="3"/>
          </w:tcPr>
          <w:p w14:paraId="7DD536B6" w14:textId="3C85A99D" w:rsidR="0092555A" w:rsidRPr="006C6C14" w:rsidRDefault="0092555A" w:rsidP="0092555A">
            <w:pPr>
              <w:pStyle w:val="acctfourfigures"/>
              <w:tabs>
                <w:tab w:val="clear" w:pos="765"/>
              </w:tabs>
              <w:spacing w:line="240" w:lineRule="atLeast"/>
              <w:ind w:left="-110" w:right="-110"/>
              <w:jc w:val="center"/>
              <w:rPr>
                <w:rFonts w:cs="Times New Roman"/>
                <w:szCs w:val="22"/>
                <w:cs/>
                <w:lang w:bidi="th-TH"/>
              </w:rPr>
            </w:pPr>
            <w:r w:rsidRPr="006C6C14">
              <w:rPr>
                <w:rFonts w:cs="Times New Roman"/>
                <w:b/>
                <w:bCs/>
                <w:szCs w:val="22"/>
                <w:lang w:bidi="th-TH"/>
              </w:rPr>
              <w:t>Consolidated</w:t>
            </w:r>
            <w:r w:rsidRPr="006C6C14" w:rsidDel="000458F6">
              <w:rPr>
                <w:rFonts w:cs="Times New Roman"/>
                <w:szCs w:val="22"/>
                <w:lang w:bidi="th-TH"/>
              </w:rPr>
              <w:t xml:space="preserve"> </w:t>
            </w:r>
          </w:p>
        </w:tc>
        <w:tc>
          <w:tcPr>
            <w:tcW w:w="270" w:type="dxa"/>
          </w:tcPr>
          <w:p w14:paraId="54383852" w14:textId="77777777" w:rsidR="0092555A" w:rsidRPr="006C6C14" w:rsidRDefault="0092555A" w:rsidP="0092555A">
            <w:pPr>
              <w:pStyle w:val="acctfourfigures"/>
              <w:tabs>
                <w:tab w:val="clear" w:pos="765"/>
              </w:tabs>
              <w:spacing w:line="240" w:lineRule="atLeast"/>
              <w:ind w:left="-110" w:right="-110"/>
              <w:jc w:val="center"/>
              <w:rPr>
                <w:rFonts w:cs="Times New Roman"/>
                <w:b/>
                <w:bCs/>
                <w:szCs w:val="22"/>
                <w:lang w:bidi="th-TH"/>
              </w:rPr>
            </w:pPr>
          </w:p>
        </w:tc>
        <w:tc>
          <w:tcPr>
            <w:tcW w:w="2588" w:type="dxa"/>
            <w:gridSpan w:val="3"/>
          </w:tcPr>
          <w:p w14:paraId="075D27A6" w14:textId="166C592C" w:rsidR="0092555A" w:rsidRPr="006C6C14" w:rsidRDefault="0092555A" w:rsidP="0092555A">
            <w:pPr>
              <w:pStyle w:val="acctfourfigures"/>
              <w:tabs>
                <w:tab w:val="clear" w:pos="765"/>
              </w:tabs>
              <w:spacing w:line="240" w:lineRule="atLeast"/>
              <w:ind w:left="-110" w:right="-110"/>
              <w:jc w:val="center"/>
              <w:rPr>
                <w:rFonts w:cs="Times New Roman"/>
                <w:b/>
                <w:bCs/>
                <w:szCs w:val="22"/>
                <w:lang w:bidi="th-TH"/>
              </w:rPr>
            </w:pPr>
            <w:r w:rsidRPr="006C6C14">
              <w:rPr>
                <w:rFonts w:cs="Times New Roman"/>
                <w:b/>
                <w:bCs/>
                <w:szCs w:val="22"/>
                <w:lang w:bidi="th-TH"/>
              </w:rPr>
              <w:t xml:space="preserve">The Bank </w:t>
            </w:r>
          </w:p>
        </w:tc>
      </w:tr>
      <w:tr w:rsidR="00670877" w:rsidRPr="00880EEB" w14:paraId="59755825" w14:textId="77777777" w:rsidTr="00EC65EE">
        <w:trPr>
          <w:trHeight w:val="257"/>
        </w:trPr>
        <w:tc>
          <w:tcPr>
            <w:tcW w:w="3690" w:type="dxa"/>
          </w:tcPr>
          <w:p w14:paraId="18B1099C" w14:textId="77777777" w:rsidR="00670877" w:rsidRPr="006C6C14" w:rsidRDefault="00670877" w:rsidP="00670877">
            <w:pPr>
              <w:spacing w:line="240" w:lineRule="atLeast"/>
              <w:ind w:left="27" w:right="38"/>
              <w:jc w:val="both"/>
              <w:rPr>
                <w:rFonts w:cs="Times New Roman"/>
                <w:szCs w:val="22"/>
                <w:lang w:bidi="th-TH"/>
              </w:rPr>
            </w:pPr>
          </w:p>
        </w:tc>
        <w:tc>
          <w:tcPr>
            <w:tcW w:w="1170" w:type="dxa"/>
          </w:tcPr>
          <w:p w14:paraId="5ACA70E6" w14:textId="185AED49" w:rsidR="00670877" w:rsidRDefault="00670877" w:rsidP="00670877">
            <w:pPr>
              <w:spacing w:line="240" w:lineRule="atLeast"/>
              <w:ind w:left="-115" w:right="-115"/>
              <w:jc w:val="center"/>
              <w:rPr>
                <w:rFonts w:cs="Times New Roman"/>
                <w:szCs w:val="22"/>
              </w:rPr>
            </w:pPr>
            <w:r w:rsidRPr="00AB5DFA">
              <w:rPr>
                <w:rFonts w:cs="Times New Roman"/>
                <w:szCs w:val="22"/>
              </w:rPr>
              <w:t>30 June</w:t>
            </w:r>
          </w:p>
        </w:tc>
        <w:tc>
          <w:tcPr>
            <w:tcW w:w="285" w:type="dxa"/>
          </w:tcPr>
          <w:p w14:paraId="235A0F7B" w14:textId="77777777" w:rsidR="00670877" w:rsidRPr="006C6C14" w:rsidRDefault="00670877" w:rsidP="00670877">
            <w:pPr>
              <w:spacing w:line="240" w:lineRule="atLeast"/>
              <w:ind w:left="-115" w:right="-115"/>
              <w:jc w:val="center"/>
              <w:rPr>
                <w:rFonts w:cs="Times New Roman"/>
                <w:szCs w:val="22"/>
              </w:rPr>
            </w:pPr>
          </w:p>
        </w:tc>
        <w:tc>
          <w:tcPr>
            <w:tcW w:w="1177" w:type="dxa"/>
          </w:tcPr>
          <w:p w14:paraId="5110B90D" w14:textId="734DBC51" w:rsidR="00670877" w:rsidRDefault="00670877" w:rsidP="00670877">
            <w:pPr>
              <w:spacing w:line="240" w:lineRule="atLeast"/>
              <w:ind w:left="-115" w:right="-115"/>
              <w:jc w:val="center"/>
              <w:rPr>
                <w:rFonts w:cs="Times New Roman"/>
                <w:szCs w:val="22"/>
              </w:rPr>
            </w:pPr>
            <w:r w:rsidRPr="00AB5DFA">
              <w:rPr>
                <w:rFonts w:cs="Times New Roman"/>
                <w:szCs w:val="22"/>
              </w:rPr>
              <w:t>31 December</w:t>
            </w:r>
          </w:p>
        </w:tc>
        <w:tc>
          <w:tcPr>
            <w:tcW w:w="270" w:type="dxa"/>
          </w:tcPr>
          <w:p w14:paraId="0997F99F" w14:textId="77777777" w:rsidR="00670877" w:rsidRPr="006C6C14" w:rsidRDefault="00670877" w:rsidP="00670877">
            <w:pPr>
              <w:spacing w:line="240" w:lineRule="atLeast"/>
              <w:ind w:left="-115" w:right="-115"/>
              <w:jc w:val="center"/>
              <w:rPr>
                <w:rFonts w:cs="Times New Roman"/>
                <w:szCs w:val="22"/>
              </w:rPr>
            </w:pPr>
          </w:p>
        </w:tc>
        <w:tc>
          <w:tcPr>
            <w:tcW w:w="1148" w:type="dxa"/>
          </w:tcPr>
          <w:p w14:paraId="265010B2" w14:textId="083E757A" w:rsidR="00670877" w:rsidRDefault="00670877" w:rsidP="00670877">
            <w:pPr>
              <w:spacing w:line="240" w:lineRule="atLeast"/>
              <w:ind w:left="-115" w:right="-115"/>
              <w:jc w:val="center"/>
              <w:rPr>
                <w:rFonts w:cs="Times New Roman"/>
                <w:szCs w:val="22"/>
              </w:rPr>
            </w:pPr>
            <w:r w:rsidRPr="00AB5DFA">
              <w:rPr>
                <w:rFonts w:cs="Times New Roman"/>
                <w:szCs w:val="22"/>
              </w:rPr>
              <w:t>30 June</w:t>
            </w:r>
          </w:p>
        </w:tc>
        <w:tc>
          <w:tcPr>
            <w:tcW w:w="270" w:type="dxa"/>
          </w:tcPr>
          <w:p w14:paraId="689D3E86" w14:textId="77777777" w:rsidR="00670877" w:rsidRPr="006C6C14" w:rsidRDefault="00670877" w:rsidP="00670877">
            <w:pPr>
              <w:spacing w:line="240" w:lineRule="atLeast"/>
              <w:ind w:left="-115" w:right="-115"/>
              <w:jc w:val="center"/>
              <w:rPr>
                <w:rFonts w:cs="Times New Roman"/>
                <w:szCs w:val="22"/>
              </w:rPr>
            </w:pPr>
          </w:p>
        </w:tc>
        <w:tc>
          <w:tcPr>
            <w:tcW w:w="1170" w:type="dxa"/>
          </w:tcPr>
          <w:p w14:paraId="73748DEB" w14:textId="5F2D7B25" w:rsidR="00670877" w:rsidRDefault="00670877" w:rsidP="00670877">
            <w:pPr>
              <w:spacing w:line="240" w:lineRule="atLeast"/>
              <w:ind w:left="-115" w:right="-115"/>
              <w:jc w:val="center"/>
              <w:rPr>
                <w:rFonts w:cs="Times New Roman"/>
                <w:szCs w:val="22"/>
              </w:rPr>
            </w:pPr>
            <w:r w:rsidRPr="00AB5DFA">
              <w:rPr>
                <w:rFonts w:cs="Times New Roman"/>
                <w:szCs w:val="22"/>
              </w:rPr>
              <w:t>31 December</w:t>
            </w:r>
          </w:p>
        </w:tc>
      </w:tr>
      <w:tr w:rsidR="00670877" w:rsidRPr="00880EEB" w14:paraId="6BAD9C9B" w14:textId="77777777">
        <w:trPr>
          <w:trHeight w:val="257"/>
        </w:trPr>
        <w:tc>
          <w:tcPr>
            <w:tcW w:w="3690" w:type="dxa"/>
          </w:tcPr>
          <w:p w14:paraId="25BFDF19" w14:textId="77777777" w:rsidR="00670877" w:rsidRPr="006C6C14" w:rsidRDefault="00670877" w:rsidP="00670877">
            <w:pPr>
              <w:spacing w:line="240" w:lineRule="atLeast"/>
              <w:ind w:left="27" w:right="38"/>
              <w:jc w:val="both"/>
              <w:rPr>
                <w:rFonts w:cs="Times New Roman"/>
                <w:szCs w:val="22"/>
                <w:lang w:bidi="th-TH"/>
              </w:rPr>
            </w:pPr>
          </w:p>
        </w:tc>
        <w:tc>
          <w:tcPr>
            <w:tcW w:w="1170" w:type="dxa"/>
          </w:tcPr>
          <w:p w14:paraId="4CDE76FB" w14:textId="43D50B74" w:rsidR="00670877" w:rsidRPr="006C6C14" w:rsidRDefault="00670877" w:rsidP="00670877">
            <w:pPr>
              <w:spacing w:line="240" w:lineRule="atLeast"/>
              <w:ind w:left="-115" w:right="-115"/>
              <w:jc w:val="center"/>
              <w:rPr>
                <w:rFonts w:cs="Times New Roman"/>
                <w:szCs w:val="22"/>
              </w:rPr>
            </w:pPr>
            <w:r w:rsidRPr="00AB5DFA">
              <w:rPr>
                <w:rFonts w:cs="Times New Roman"/>
                <w:color w:val="000000"/>
                <w:szCs w:val="22"/>
              </w:rPr>
              <w:t>202</w:t>
            </w:r>
            <w:r>
              <w:rPr>
                <w:rFonts w:cs="Times New Roman"/>
                <w:color w:val="000000"/>
                <w:szCs w:val="22"/>
              </w:rPr>
              <w:t>5</w:t>
            </w:r>
          </w:p>
        </w:tc>
        <w:tc>
          <w:tcPr>
            <w:tcW w:w="285" w:type="dxa"/>
          </w:tcPr>
          <w:p w14:paraId="0D875E2B" w14:textId="77777777" w:rsidR="00670877" w:rsidRPr="006C6C14" w:rsidRDefault="00670877" w:rsidP="00670877">
            <w:pPr>
              <w:spacing w:line="240" w:lineRule="atLeast"/>
              <w:ind w:left="-115" w:right="-115"/>
              <w:jc w:val="center"/>
              <w:rPr>
                <w:rFonts w:cs="Times New Roman"/>
                <w:szCs w:val="22"/>
              </w:rPr>
            </w:pPr>
          </w:p>
        </w:tc>
        <w:tc>
          <w:tcPr>
            <w:tcW w:w="1177" w:type="dxa"/>
            <w:vAlign w:val="bottom"/>
          </w:tcPr>
          <w:p w14:paraId="1D344914" w14:textId="2F5DA300" w:rsidR="00670877" w:rsidRPr="006C6C14" w:rsidRDefault="00670877" w:rsidP="00670877">
            <w:pPr>
              <w:spacing w:line="240" w:lineRule="atLeast"/>
              <w:ind w:left="-115" w:right="-115"/>
              <w:jc w:val="center"/>
              <w:rPr>
                <w:rFonts w:cs="Times New Roman"/>
                <w:szCs w:val="22"/>
              </w:rPr>
            </w:pPr>
            <w:r w:rsidRPr="00AB5DFA">
              <w:rPr>
                <w:rFonts w:cs="Times New Roman"/>
                <w:color w:val="000000"/>
                <w:szCs w:val="22"/>
              </w:rPr>
              <w:t>202</w:t>
            </w:r>
            <w:r>
              <w:rPr>
                <w:rFonts w:cs="Times New Roman"/>
                <w:color w:val="000000"/>
                <w:szCs w:val="22"/>
              </w:rPr>
              <w:t>4</w:t>
            </w:r>
          </w:p>
        </w:tc>
        <w:tc>
          <w:tcPr>
            <w:tcW w:w="270" w:type="dxa"/>
            <w:vAlign w:val="bottom"/>
          </w:tcPr>
          <w:p w14:paraId="79E4333E" w14:textId="77777777" w:rsidR="00670877" w:rsidRPr="006C6C14" w:rsidRDefault="00670877" w:rsidP="00670877">
            <w:pPr>
              <w:spacing w:line="240" w:lineRule="atLeast"/>
              <w:ind w:left="-115" w:right="-115"/>
              <w:jc w:val="center"/>
              <w:rPr>
                <w:rFonts w:cs="Times New Roman"/>
                <w:szCs w:val="22"/>
              </w:rPr>
            </w:pPr>
          </w:p>
        </w:tc>
        <w:tc>
          <w:tcPr>
            <w:tcW w:w="1148" w:type="dxa"/>
          </w:tcPr>
          <w:p w14:paraId="428ECD74" w14:textId="4229C4F9" w:rsidR="00670877" w:rsidRPr="006C6C14" w:rsidRDefault="00670877" w:rsidP="00670877">
            <w:pPr>
              <w:spacing w:line="240" w:lineRule="atLeast"/>
              <w:ind w:left="-115" w:right="-115"/>
              <w:jc w:val="center"/>
              <w:rPr>
                <w:rFonts w:cs="Times New Roman"/>
                <w:szCs w:val="22"/>
              </w:rPr>
            </w:pPr>
            <w:r w:rsidRPr="00AB5DFA">
              <w:rPr>
                <w:rFonts w:cs="Times New Roman"/>
                <w:color w:val="000000"/>
                <w:szCs w:val="22"/>
              </w:rPr>
              <w:t>202</w:t>
            </w:r>
            <w:r>
              <w:rPr>
                <w:rFonts w:cs="Times New Roman"/>
                <w:color w:val="000000"/>
                <w:szCs w:val="22"/>
              </w:rPr>
              <w:t>5</w:t>
            </w:r>
          </w:p>
        </w:tc>
        <w:tc>
          <w:tcPr>
            <w:tcW w:w="270" w:type="dxa"/>
          </w:tcPr>
          <w:p w14:paraId="7B6CC5C3" w14:textId="77777777" w:rsidR="00670877" w:rsidRPr="006C6C14" w:rsidRDefault="00670877" w:rsidP="00670877">
            <w:pPr>
              <w:spacing w:line="240" w:lineRule="atLeast"/>
              <w:ind w:left="-115" w:right="-115"/>
              <w:jc w:val="center"/>
              <w:rPr>
                <w:rFonts w:cs="Times New Roman"/>
                <w:szCs w:val="22"/>
              </w:rPr>
            </w:pPr>
          </w:p>
        </w:tc>
        <w:tc>
          <w:tcPr>
            <w:tcW w:w="1170" w:type="dxa"/>
            <w:vAlign w:val="bottom"/>
          </w:tcPr>
          <w:p w14:paraId="16EBB5E4" w14:textId="7248E413" w:rsidR="00670877" w:rsidRPr="006C6C14" w:rsidRDefault="00670877" w:rsidP="00670877">
            <w:pPr>
              <w:spacing w:line="240" w:lineRule="atLeast"/>
              <w:ind w:left="-115" w:right="-115"/>
              <w:jc w:val="center"/>
              <w:rPr>
                <w:rFonts w:cs="Times New Roman"/>
                <w:szCs w:val="22"/>
              </w:rPr>
            </w:pPr>
            <w:r w:rsidRPr="00AB5DFA">
              <w:rPr>
                <w:rFonts w:cs="Times New Roman"/>
                <w:color w:val="000000"/>
                <w:szCs w:val="22"/>
              </w:rPr>
              <w:t>202</w:t>
            </w:r>
            <w:r>
              <w:rPr>
                <w:rFonts w:cs="Times New Roman"/>
                <w:color w:val="000000"/>
                <w:szCs w:val="22"/>
              </w:rPr>
              <w:t>4</w:t>
            </w:r>
          </w:p>
        </w:tc>
      </w:tr>
      <w:tr w:rsidR="00670877" w:rsidRPr="00880EEB" w14:paraId="69E18E5D" w14:textId="77777777" w:rsidTr="00EC65EE">
        <w:trPr>
          <w:trHeight w:val="257"/>
        </w:trPr>
        <w:tc>
          <w:tcPr>
            <w:tcW w:w="3690" w:type="dxa"/>
          </w:tcPr>
          <w:p w14:paraId="31899613" w14:textId="77777777" w:rsidR="00670877" w:rsidRPr="006C6C14" w:rsidRDefault="00670877" w:rsidP="00670877">
            <w:pPr>
              <w:spacing w:line="240" w:lineRule="atLeast"/>
              <w:ind w:left="27" w:right="38"/>
              <w:jc w:val="both"/>
              <w:rPr>
                <w:rFonts w:cs="Times New Roman"/>
                <w:szCs w:val="22"/>
                <w:lang w:bidi="th-TH"/>
              </w:rPr>
            </w:pPr>
          </w:p>
        </w:tc>
        <w:tc>
          <w:tcPr>
            <w:tcW w:w="5490" w:type="dxa"/>
            <w:gridSpan w:val="7"/>
          </w:tcPr>
          <w:p w14:paraId="72F631CE" w14:textId="1E7BC108" w:rsidR="00670877" w:rsidRPr="006C6C14" w:rsidRDefault="00670877" w:rsidP="00670877">
            <w:pPr>
              <w:spacing w:line="240" w:lineRule="atLeast"/>
              <w:ind w:left="-115" w:right="-115"/>
              <w:jc w:val="center"/>
              <w:rPr>
                <w:rFonts w:cs="Times New Roman"/>
                <w:szCs w:val="22"/>
              </w:rPr>
            </w:pPr>
            <w:r w:rsidRPr="006C6C14">
              <w:rPr>
                <w:rFonts w:cs="Times New Roman"/>
                <w:i/>
                <w:iCs/>
                <w:szCs w:val="22"/>
              </w:rPr>
              <w:t>(in thousand Baht)</w:t>
            </w:r>
          </w:p>
        </w:tc>
      </w:tr>
      <w:tr w:rsidR="00724C1C" w:rsidRPr="00880EEB" w14:paraId="5FFF60C3" w14:textId="1BC6CDC5" w:rsidTr="00EC65EE">
        <w:trPr>
          <w:trHeight w:val="257"/>
        </w:trPr>
        <w:tc>
          <w:tcPr>
            <w:tcW w:w="3690" w:type="dxa"/>
          </w:tcPr>
          <w:p w14:paraId="0AD464E5" w14:textId="0EF11BA8" w:rsidR="00724C1C" w:rsidRPr="006C6C14" w:rsidRDefault="00724C1C" w:rsidP="00724C1C">
            <w:pPr>
              <w:spacing w:line="240" w:lineRule="atLeast"/>
              <w:ind w:left="27" w:right="38"/>
              <w:jc w:val="both"/>
              <w:rPr>
                <w:rFonts w:cstheme="minorBidi"/>
                <w:szCs w:val="22"/>
                <w:cs/>
                <w:lang w:bidi="th-TH"/>
              </w:rPr>
            </w:pPr>
            <w:r>
              <w:rPr>
                <w:rFonts w:cstheme="minorBidi"/>
                <w:szCs w:val="22"/>
                <w:lang w:bidi="th-TH"/>
              </w:rPr>
              <w:t>1</w:t>
            </w:r>
            <w:r w:rsidRPr="00DD634E">
              <w:rPr>
                <w:rFonts w:cstheme="minorBidi"/>
                <w:szCs w:val="22"/>
                <w:vertAlign w:val="superscript"/>
                <w:lang w:bidi="th-TH"/>
              </w:rPr>
              <w:t>st</w:t>
            </w:r>
            <w:r>
              <w:rPr>
                <w:rFonts w:cstheme="minorBidi"/>
                <w:szCs w:val="22"/>
                <w:lang w:bidi="th-TH"/>
              </w:rPr>
              <w:t xml:space="preserve"> year</w:t>
            </w:r>
          </w:p>
        </w:tc>
        <w:tc>
          <w:tcPr>
            <w:tcW w:w="1170" w:type="dxa"/>
          </w:tcPr>
          <w:p w14:paraId="112F5958" w14:textId="5ABD9F37" w:rsidR="00724C1C" w:rsidRPr="00FD334D" w:rsidRDefault="00FD334D" w:rsidP="00724C1C">
            <w:pPr>
              <w:tabs>
                <w:tab w:val="decimal" w:pos="879"/>
              </w:tabs>
              <w:spacing w:line="240" w:lineRule="atLeast"/>
              <w:ind w:left="-115" w:right="-115"/>
              <w:rPr>
                <w:rFonts w:cs="Times New Roman"/>
                <w:szCs w:val="22"/>
              </w:rPr>
            </w:pPr>
            <w:r w:rsidRPr="00AA6956">
              <w:rPr>
                <w:rFonts w:cs="Times New Roman"/>
                <w:szCs w:val="22"/>
              </w:rPr>
              <w:t>179</w:t>
            </w:r>
          </w:p>
        </w:tc>
        <w:tc>
          <w:tcPr>
            <w:tcW w:w="285" w:type="dxa"/>
          </w:tcPr>
          <w:p w14:paraId="608348A1" w14:textId="77777777" w:rsidR="00724C1C" w:rsidRPr="00AA6956" w:rsidRDefault="00724C1C" w:rsidP="00724C1C">
            <w:pPr>
              <w:tabs>
                <w:tab w:val="decimal" w:pos="700"/>
              </w:tabs>
              <w:spacing w:line="240" w:lineRule="atLeast"/>
              <w:ind w:left="-115" w:right="-115"/>
              <w:rPr>
                <w:rFonts w:cs="Times New Roman"/>
                <w:b/>
                <w:bCs/>
                <w:szCs w:val="22"/>
              </w:rPr>
            </w:pPr>
          </w:p>
        </w:tc>
        <w:tc>
          <w:tcPr>
            <w:tcW w:w="1177" w:type="dxa"/>
          </w:tcPr>
          <w:p w14:paraId="27862327" w14:textId="7D128C41" w:rsidR="00724C1C" w:rsidRPr="00AA6956" w:rsidRDefault="00724C1C" w:rsidP="00724C1C">
            <w:pPr>
              <w:tabs>
                <w:tab w:val="decimal" w:pos="867"/>
              </w:tabs>
              <w:spacing w:line="240" w:lineRule="atLeast"/>
              <w:ind w:left="-115" w:right="-115"/>
              <w:rPr>
                <w:rFonts w:cs="Times New Roman"/>
                <w:b/>
                <w:bCs/>
                <w:szCs w:val="22"/>
              </w:rPr>
            </w:pPr>
            <w:r w:rsidRPr="00AA6956">
              <w:rPr>
                <w:rFonts w:cs="Times New Roman"/>
                <w:b/>
                <w:bCs/>
                <w:szCs w:val="22"/>
              </w:rPr>
              <w:t>-</w:t>
            </w:r>
          </w:p>
        </w:tc>
        <w:tc>
          <w:tcPr>
            <w:tcW w:w="270" w:type="dxa"/>
          </w:tcPr>
          <w:p w14:paraId="19591120" w14:textId="77777777" w:rsidR="00724C1C" w:rsidRPr="00AA6956" w:rsidRDefault="00724C1C" w:rsidP="00724C1C">
            <w:pPr>
              <w:tabs>
                <w:tab w:val="decimal" w:pos="700"/>
              </w:tabs>
              <w:spacing w:line="240" w:lineRule="atLeast"/>
              <w:ind w:left="-115" w:right="-115"/>
              <w:rPr>
                <w:rFonts w:cs="Times New Roman"/>
                <w:b/>
                <w:bCs/>
                <w:szCs w:val="22"/>
              </w:rPr>
            </w:pPr>
          </w:p>
        </w:tc>
        <w:tc>
          <w:tcPr>
            <w:tcW w:w="1148" w:type="dxa"/>
          </w:tcPr>
          <w:p w14:paraId="225FBECE" w14:textId="0D40D5A6" w:rsidR="00724C1C" w:rsidRPr="00AA6956" w:rsidRDefault="00724C1C" w:rsidP="00724C1C">
            <w:pPr>
              <w:tabs>
                <w:tab w:val="decimal" w:pos="856"/>
              </w:tabs>
              <w:spacing w:line="240" w:lineRule="atLeast"/>
              <w:ind w:left="-115" w:right="-115"/>
              <w:rPr>
                <w:rFonts w:cs="Times New Roman"/>
                <w:b/>
                <w:bCs/>
                <w:szCs w:val="22"/>
              </w:rPr>
            </w:pPr>
            <w:r w:rsidRPr="001F13AA">
              <w:t>1,434</w:t>
            </w:r>
          </w:p>
        </w:tc>
        <w:tc>
          <w:tcPr>
            <w:tcW w:w="270" w:type="dxa"/>
          </w:tcPr>
          <w:p w14:paraId="262F931D" w14:textId="686C6B5D" w:rsidR="00724C1C" w:rsidRPr="00AA6956" w:rsidRDefault="00724C1C" w:rsidP="00724C1C">
            <w:pPr>
              <w:tabs>
                <w:tab w:val="decimal" w:pos="700"/>
              </w:tabs>
              <w:spacing w:line="240" w:lineRule="atLeast"/>
              <w:ind w:left="-115" w:right="-115"/>
              <w:rPr>
                <w:rFonts w:cs="Times New Roman"/>
                <w:b/>
                <w:bCs/>
                <w:szCs w:val="22"/>
              </w:rPr>
            </w:pPr>
          </w:p>
        </w:tc>
        <w:tc>
          <w:tcPr>
            <w:tcW w:w="1170" w:type="dxa"/>
          </w:tcPr>
          <w:p w14:paraId="34D0B677" w14:textId="17488D9A" w:rsidR="00724C1C" w:rsidRPr="00AA6956" w:rsidRDefault="00724C1C" w:rsidP="00724C1C">
            <w:pPr>
              <w:tabs>
                <w:tab w:val="decimal" w:pos="879"/>
              </w:tabs>
              <w:spacing w:line="240" w:lineRule="atLeast"/>
              <w:ind w:left="-115" w:right="-115"/>
              <w:rPr>
                <w:rFonts w:cs="Times New Roman"/>
                <w:b/>
                <w:bCs/>
                <w:szCs w:val="22"/>
              </w:rPr>
            </w:pPr>
            <w:r w:rsidRPr="00AA6956">
              <w:rPr>
                <w:rFonts w:cs="Times New Roman"/>
                <w:b/>
                <w:bCs/>
                <w:szCs w:val="22"/>
              </w:rPr>
              <w:t>-</w:t>
            </w:r>
          </w:p>
        </w:tc>
      </w:tr>
      <w:tr w:rsidR="00724C1C" w:rsidRPr="00880EEB" w14:paraId="7826FC60" w14:textId="77777777" w:rsidTr="00EC65EE">
        <w:trPr>
          <w:trHeight w:val="257"/>
        </w:trPr>
        <w:tc>
          <w:tcPr>
            <w:tcW w:w="3690" w:type="dxa"/>
          </w:tcPr>
          <w:p w14:paraId="203B7603" w14:textId="04119610" w:rsidR="00724C1C" w:rsidRDefault="00724C1C" w:rsidP="00724C1C">
            <w:pPr>
              <w:spacing w:line="240" w:lineRule="atLeast"/>
              <w:ind w:left="27" w:right="38"/>
              <w:jc w:val="both"/>
              <w:rPr>
                <w:rFonts w:cstheme="minorBidi"/>
                <w:szCs w:val="22"/>
                <w:lang w:bidi="th-TH"/>
              </w:rPr>
            </w:pPr>
            <w:r>
              <w:rPr>
                <w:rFonts w:cstheme="minorBidi"/>
                <w:szCs w:val="22"/>
                <w:lang w:bidi="th-TH"/>
              </w:rPr>
              <w:t>2</w:t>
            </w:r>
            <w:r>
              <w:rPr>
                <w:rFonts w:cstheme="minorBidi"/>
                <w:szCs w:val="22"/>
                <w:vertAlign w:val="superscript"/>
                <w:lang w:bidi="th-TH"/>
              </w:rPr>
              <w:t>nd</w:t>
            </w:r>
            <w:r>
              <w:rPr>
                <w:rFonts w:cstheme="minorBidi"/>
                <w:szCs w:val="22"/>
                <w:lang w:bidi="th-TH"/>
              </w:rPr>
              <w:t xml:space="preserve"> year</w:t>
            </w:r>
          </w:p>
        </w:tc>
        <w:tc>
          <w:tcPr>
            <w:tcW w:w="1170" w:type="dxa"/>
          </w:tcPr>
          <w:p w14:paraId="242B0A69" w14:textId="3791DF8A" w:rsidR="00724C1C" w:rsidRPr="00FD334D" w:rsidRDefault="00FD334D" w:rsidP="00724C1C">
            <w:pPr>
              <w:tabs>
                <w:tab w:val="decimal" w:pos="879"/>
              </w:tabs>
              <w:spacing w:line="240" w:lineRule="atLeast"/>
              <w:ind w:left="-115" w:right="-115"/>
              <w:rPr>
                <w:rFonts w:cs="Times New Roman"/>
                <w:szCs w:val="22"/>
              </w:rPr>
            </w:pPr>
            <w:r w:rsidRPr="00AA6956">
              <w:rPr>
                <w:rFonts w:cs="Times New Roman"/>
                <w:szCs w:val="22"/>
              </w:rPr>
              <w:t>179</w:t>
            </w:r>
          </w:p>
        </w:tc>
        <w:tc>
          <w:tcPr>
            <w:tcW w:w="285" w:type="dxa"/>
          </w:tcPr>
          <w:p w14:paraId="223B3643" w14:textId="77777777" w:rsidR="00724C1C" w:rsidRPr="00AA6956" w:rsidRDefault="00724C1C" w:rsidP="00724C1C">
            <w:pPr>
              <w:tabs>
                <w:tab w:val="decimal" w:pos="700"/>
              </w:tabs>
              <w:spacing w:line="240" w:lineRule="atLeast"/>
              <w:ind w:left="-115" w:right="-115"/>
              <w:rPr>
                <w:rFonts w:cs="Times New Roman"/>
                <w:b/>
                <w:bCs/>
                <w:szCs w:val="22"/>
              </w:rPr>
            </w:pPr>
          </w:p>
        </w:tc>
        <w:tc>
          <w:tcPr>
            <w:tcW w:w="1177" w:type="dxa"/>
          </w:tcPr>
          <w:p w14:paraId="549D7331" w14:textId="211B2DC8" w:rsidR="00724C1C" w:rsidRPr="00AA6956" w:rsidRDefault="00724C1C" w:rsidP="00724C1C">
            <w:pPr>
              <w:tabs>
                <w:tab w:val="decimal" w:pos="867"/>
              </w:tabs>
              <w:spacing w:line="240" w:lineRule="atLeast"/>
              <w:ind w:left="-115" w:right="-115"/>
              <w:rPr>
                <w:rFonts w:cs="Times New Roman"/>
                <w:b/>
                <w:bCs/>
                <w:szCs w:val="22"/>
              </w:rPr>
            </w:pPr>
            <w:r w:rsidRPr="00AA6956">
              <w:rPr>
                <w:rFonts w:cs="Times New Roman"/>
                <w:b/>
                <w:bCs/>
                <w:szCs w:val="22"/>
              </w:rPr>
              <w:t>-</w:t>
            </w:r>
          </w:p>
        </w:tc>
        <w:tc>
          <w:tcPr>
            <w:tcW w:w="270" w:type="dxa"/>
          </w:tcPr>
          <w:p w14:paraId="37590A40" w14:textId="77777777" w:rsidR="00724C1C" w:rsidRPr="00AA6956" w:rsidRDefault="00724C1C" w:rsidP="00724C1C">
            <w:pPr>
              <w:tabs>
                <w:tab w:val="decimal" w:pos="700"/>
              </w:tabs>
              <w:spacing w:line="240" w:lineRule="atLeast"/>
              <w:ind w:left="-115" w:right="-115"/>
              <w:rPr>
                <w:rFonts w:cs="Times New Roman"/>
                <w:b/>
                <w:bCs/>
                <w:szCs w:val="22"/>
              </w:rPr>
            </w:pPr>
          </w:p>
        </w:tc>
        <w:tc>
          <w:tcPr>
            <w:tcW w:w="1148" w:type="dxa"/>
          </w:tcPr>
          <w:p w14:paraId="6DEAFEDB" w14:textId="0B50F888" w:rsidR="00724C1C" w:rsidRPr="00AA6956" w:rsidRDefault="00724C1C" w:rsidP="00724C1C">
            <w:pPr>
              <w:tabs>
                <w:tab w:val="decimal" w:pos="856"/>
              </w:tabs>
              <w:spacing w:line="240" w:lineRule="atLeast"/>
              <w:ind w:left="-115" w:right="-115"/>
              <w:rPr>
                <w:rFonts w:cs="Times New Roman"/>
                <w:b/>
                <w:bCs/>
                <w:szCs w:val="22"/>
              </w:rPr>
            </w:pPr>
            <w:r w:rsidRPr="001F13AA">
              <w:t>1,434</w:t>
            </w:r>
          </w:p>
        </w:tc>
        <w:tc>
          <w:tcPr>
            <w:tcW w:w="270" w:type="dxa"/>
          </w:tcPr>
          <w:p w14:paraId="6B400DF1" w14:textId="77777777" w:rsidR="00724C1C" w:rsidRPr="00AA6956" w:rsidRDefault="00724C1C" w:rsidP="00724C1C">
            <w:pPr>
              <w:tabs>
                <w:tab w:val="decimal" w:pos="700"/>
              </w:tabs>
              <w:spacing w:line="240" w:lineRule="atLeast"/>
              <w:ind w:left="-115" w:right="-115"/>
              <w:rPr>
                <w:rFonts w:cs="Times New Roman"/>
                <w:b/>
                <w:bCs/>
                <w:szCs w:val="22"/>
              </w:rPr>
            </w:pPr>
          </w:p>
        </w:tc>
        <w:tc>
          <w:tcPr>
            <w:tcW w:w="1170" w:type="dxa"/>
          </w:tcPr>
          <w:p w14:paraId="1363D675" w14:textId="2AB8074E" w:rsidR="00724C1C" w:rsidRPr="00AA6956" w:rsidRDefault="00724C1C" w:rsidP="00724C1C">
            <w:pPr>
              <w:tabs>
                <w:tab w:val="decimal" w:pos="879"/>
              </w:tabs>
              <w:spacing w:line="240" w:lineRule="atLeast"/>
              <w:ind w:left="-115" w:right="-115"/>
              <w:rPr>
                <w:rFonts w:cs="Times New Roman"/>
                <w:b/>
                <w:bCs/>
                <w:szCs w:val="22"/>
              </w:rPr>
            </w:pPr>
            <w:r w:rsidRPr="00AA6956">
              <w:rPr>
                <w:rFonts w:cs="Times New Roman"/>
                <w:b/>
                <w:bCs/>
                <w:szCs w:val="22"/>
              </w:rPr>
              <w:t>-</w:t>
            </w:r>
          </w:p>
        </w:tc>
      </w:tr>
      <w:tr w:rsidR="00724C1C" w:rsidRPr="00880EEB" w14:paraId="0E92CE1B" w14:textId="77777777" w:rsidTr="00EC65EE">
        <w:trPr>
          <w:trHeight w:val="257"/>
        </w:trPr>
        <w:tc>
          <w:tcPr>
            <w:tcW w:w="3690" w:type="dxa"/>
          </w:tcPr>
          <w:p w14:paraId="515F1674" w14:textId="61D84E79" w:rsidR="00724C1C" w:rsidRDefault="00724C1C" w:rsidP="00724C1C">
            <w:pPr>
              <w:spacing w:line="240" w:lineRule="atLeast"/>
              <w:ind w:left="27" w:right="38"/>
              <w:jc w:val="both"/>
              <w:rPr>
                <w:rFonts w:cstheme="minorBidi"/>
                <w:szCs w:val="22"/>
                <w:lang w:bidi="th-TH"/>
              </w:rPr>
            </w:pPr>
            <w:r>
              <w:rPr>
                <w:rFonts w:cstheme="minorBidi"/>
                <w:szCs w:val="22"/>
                <w:lang w:bidi="th-TH"/>
              </w:rPr>
              <w:t>3</w:t>
            </w:r>
            <w:r>
              <w:rPr>
                <w:rFonts w:cstheme="minorBidi"/>
                <w:szCs w:val="22"/>
                <w:vertAlign w:val="superscript"/>
                <w:lang w:bidi="th-TH"/>
              </w:rPr>
              <w:t>rd</w:t>
            </w:r>
            <w:r>
              <w:rPr>
                <w:rFonts w:cstheme="minorBidi"/>
                <w:szCs w:val="22"/>
                <w:lang w:bidi="th-TH"/>
              </w:rPr>
              <w:t xml:space="preserve"> year</w:t>
            </w:r>
          </w:p>
        </w:tc>
        <w:tc>
          <w:tcPr>
            <w:tcW w:w="1170" w:type="dxa"/>
          </w:tcPr>
          <w:p w14:paraId="47ED33AF" w14:textId="42477264" w:rsidR="00724C1C" w:rsidRPr="00FD334D" w:rsidRDefault="00FD334D" w:rsidP="00724C1C">
            <w:pPr>
              <w:tabs>
                <w:tab w:val="decimal" w:pos="879"/>
              </w:tabs>
              <w:spacing w:line="240" w:lineRule="atLeast"/>
              <w:ind w:left="-115" w:right="-115"/>
              <w:rPr>
                <w:rFonts w:cs="Times New Roman"/>
                <w:szCs w:val="22"/>
              </w:rPr>
            </w:pPr>
            <w:r w:rsidRPr="00AA6956">
              <w:rPr>
                <w:rFonts w:cs="Times New Roman"/>
                <w:szCs w:val="22"/>
              </w:rPr>
              <w:t>90</w:t>
            </w:r>
          </w:p>
        </w:tc>
        <w:tc>
          <w:tcPr>
            <w:tcW w:w="285" w:type="dxa"/>
          </w:tcPr>
          <w:p w14:paraId="71E4AEB7" w14:textId="77777777" w:rsidR="00724C1C" w:rsidRPr="00AA6956" w:rsidRDefault="00724C1C" w:rsidP="00724C1C">
            <w:pPr>
              <w:tabs>
                <w:tab w:val="decimal" w:pos="700"/>
              </w:tabs>
              <w:spacing w:line="240" w:lineRule="atLeast"/>
              <w:ind w:left="-115" w:right="-115"/>
              <w:rPr>
                <w:rFonts w:cs="Times New Roman"/>
                <w:b/>
                <w:bCs/>
                <w:szCs w:val="22"/>
              </w:rPr>
            </w:pPr>
          </w:p>
        </w:tc>
        <w:tc>
          <w:tcPr>
            <w:tcW w:w="1177" w:type="dxa"/>
          </w:tcPr>
          <w:p w14:paraId="6D0FA321" w14:textId="42D533CF" w:rsidR="00724C1C" w:rsidRPr="00AA6956" w:rsidRDefault="00724C1C" w:rsidP="00724C1C">
            <w:pPr>
              <w:tabs>
                <w:tab w:val="decimal" w:pos="867"/>
              </w:tabs>
              <w:spacing w:line="240" w:lineRule="atLeast"/>
              <w:ind w:left="-115" w:right="-115"/>
              <w:rPr>
                <w:rFonts w:cs="Times New Roman"/>
                <w:b/>
                <w:bCs/>
                <w:szCs w:val="22"/>
              </w:rPr>
            </w:pPr>
            <w:r w:rsidRPr="00AA6956">
              <w:rPr>
                <w:rFonts w:cs="Times New Roman"/>
                <w:b/>
                <w:bCs/>
                <w:szCs w:val="22"/>
              </w:rPr>
              <w:t>-</w:t>
            </w:r>
          </w:p>
        </w:tc>
        <w:tc>
          <w:tcPr>
            <w:tcW w:w="270" w:type="dxa"/>
          </w:tcPr>
          <w:p w14:paraId="0BF2248C" w14:textId="77777777" w:rsidR="00724C1C" w:rsidRPr="00AA6956" w:rsidRDefault="00724C1C" w:rsidP="00724C1C">
            <w:pPr>
              <w:tabs>
                <w:tab w:val="decimal" w:pos="700"/>
              </w:tabs>
              <w:spacing w:line="240" w:lineRule="atLeast"/>
              <w:ind w:left="-115" w:right="-115"/>
              <w:rPr>
                <w:rFonts w:cs="Times New Roman"/>
                <w:b/>
                <w:bCs/>
                <w:szCs w:val="22"/>
              </w:rPr>
            </w:pPr>
          </w:p>
        </w:tc>
        <w:tc>
          <w:tcPr>
            <w:tcW w:w="1148" w:type="dxa"/>
          </w:tcPr>
          <w:p w14:paraId="6370D690" w14:textId="3C5B27DD" w:rsidR="00724C1C" w:rsidRPr="00AA6956" w:rsidRDefault="00724C1C" w:rsidP="00724C1C">
            <w:pPr>
              <w:tabs>
                <w:tab w:val="decimal" w:pos="856"/>
              </w:tabs>
              <w:spacing w:line="240" w:lineRule="atLeast"/>
              <w:ind w:left="-115" w:right="-115"/>
              <w:rPr>
                <w:rFonts w:cs="Times New Roman"/>
                <w:b/>
                <w:bCs/>
                <w:szCs w:val="22"/>
              </w:rPr>
            </w:pPr>
            <w:r w:rsidRPr="001F13AA">
              <w:t>717</w:t>
            </w:r>
          </w:p>
        </w:tc>
        <w:tc>
          <w:tcPr>
            <w:tcW w:w="270" w:type="dxa"/>
          </w:tcPr>
          <w:p w14:paraId="7AE44BFE" w14:textId="77777777" w:rsidR="00724C1C" w:rsidRPr="00AA6956" w:rsidRDefault="00724C1C" w:rsidP="00724C1C">
            <w:pPr>
              <w:tabs>
                <w:tab w:val="decimal" w:pos="700"/>
              </w:tabs>
              <w:spacing w:line="240" w:lineRule="atLeast"/>
              <w:ind w:left="-115" w:right="-115"/>
              <w:rPr>
                <w:rFonts w:cs="Times New Roman"/>
                <w:b/>
                <w:bCs/>
                <w:szCs w:val="22"/>
              </w:rPr>
            </w:pPr>
          </w:p>
        </w:tc>
        <w:tc>
          <w:tcPr>
            <w:tcW w:w="1170" w:type="dxa"/>
          </w:tcPr>
          <w:p w14:paraId="23444EE1" w14:textId="69CE232F" w:rsidR="00724C1C" w:rsidRPr="00AA6956" w:rsidRDefault="00724C1C" w:rsidP="00724C1C">
            <w:pPr>
              <w:tabs>
                <w:tab w:val="decimal" w:pos="879"/>
              </w:tabs>
              <w:spacing w:line="240" w:lineRule="atLeast"/>
              <w:ind w:left="-115" w:right="-115"/>
              <w:rPr>
                <w:rFonts w:cs="Times New Roman"/>
                <w:b/>
                <w:bCs/>
                <w:szCs w:val="22"/>
              </w:rPr>
            </w:pPr>
            <w:r w:rsidRPr="00AA6956">
              <w:rPr>
                <w:rFonts w:cs="Times New Roman"/>
                <w:b/>
                <w:bCs/>
                <w:szCs w:val="22"/>
              </w:rPr>
              <w:t>-</w:t>
            </w:r>
          </w:p>
        </w:tc>
      </w:tr>
      <w:tr w:rsidR="00724C1C" w:rsidRPr="00880EEB" w14:paraId="43CCE42E" w14:textId="07A9DB8E" w:rsidTr="00EC65EE">
        <w:trPr>
          <w:trHeight w:val="257"/>
        </w:trPr>
        <w:tc>
          <w:tcPr>
            <w:tcW w:w="3690" w:type="dxa"/>
          </w:tcPr>
          <w:p w14:paraId="322F9C98" w14:textId="5C5C533A" w:rsidR="00724C1C" w:rsidRPr="006C6C14" w:rsidRDefault="00724C1C" w:rsidP="00724C1C">
            <w:pPr>
              <w:spacing w:line="240" w:lineRule="atLeast"/>
              <w:ind w:left="27" w:right="38"/>
              <w:jc w:val="both"/>
              <w:rPr>
                <w:rFonts w:cs="Times New Roman"/>
                <w:b/>
                <w:bCs/>
                <w:szCs w:val="22"/>
                <w:lang w:bidi="th-TH"/>
              </w:rPr>
            </w:pPr>
            <w:r w:rsidRPr="006C6C14">
              <w:rPr>
                <w:rFonts w:cs="Times New Roman"/>
                <w:b/>
                <w:bCs/>
                <w:szCs w:val="22"/>
                <w:lang w:bidi="th-TH"/>
              </w:rPr>
              <w:t>Total</w:t>
            </w:r>
          </w:p>
        </w:tc>
        <w:tc>
          <w:tcPr>
            <w:tcW w:w="1170" w:type="dxa"/>
            <w:tcBorders>
              <w:top w:val="single" w:sz="4" w:space="0" w:color="auto"/>
              <w:bottom w:val="double" w:sz="4" w:space="0" w:color="auto"/>
            </w:tcBorders>
          </w:tcPr>
          <w:p w14:paraId="67974F3B" w14:textId="49FC3886" w:rsidR="00724C1C" w:rsidRPr="00FD334D" w:rsidRDefault="00FD334D" w:rsidP="00724C1C">
            <w:pPr>
              <w:tabs>
                <w:tab w:val="decimal" w:pos="879"/>
              </w:tabs>
              <w:spacing w:line="240" w:lineRule="atLeast"/>
              <w:ind w:left="-115" w:right="-115"/>
              <w:rPr>
                <w:rFonts w:cs="Times New Roman"/>
                <w:b/>
                <w:bCs/>
                <w:szCs w:val="22"/>
              </w:rPr>
            </w:pPr>
            <w:r w:rsidRPr="00AA6956">
              <w:rPr>
                <w:rFonts w:cs="Times New Roman"/>
                <w:b/>
                <w:bCs/>
                <w:szCs w:val="22"/>
              </w:rPr>
              <w:t>448</w:t>
            </w:r>
          </w:p>
        </w:tc>
        <w:tc>
          <w:tcPr>
            <w:tcW w:w="285" w:type="dxa"/>
            <w:vAlign w:val="bottom"/>
          </w:tcPr>
          <w:p w14:paraId="32C7665F" w14:textId="77777777" w:rsidR="00724C1C" w:rsidRPr="00FD334D" w:rsidRDefault="00724C1C" w:rsidP="00724C1C">
            <w:pPr>
              <w:tabs>
                <w:tab w:val="decimal" w:pos="700"/>
              </w:tabs>
              <w:spacing w:line="240" w:lineRule="atLeast"/>
              <w:ind w:left="-115" w:right="-115"/>
              <w:rPr>
                <w:rFonts w:cs="Times New Roman"/>
                <w:b/>
                <w:bCs/>
                <w:szCs w:val="22"/>
              </w:rPr>
            </w:pPr>
          </w:p>
        </w:tc>
        <w:tc>
          <w:tcPr>
            <w:tcW w:w="1177" w:type="dxa"/>
            <w:tcBorders>
              <w:top w:val="single" w:sz="4" w:space="0" w:color="auto"/>
              <w:bottom w:val="double" w:sz="4" w:space="0" w:color="auto"/>
            </w:tcBorders>
          </w:tcPr>
          <w:p w14:paraId="26AF1F7B" w14:textId="28D6765D" w:rsidR="00724C1C" w:rsidRPr="00FD334D" w:rsidRDefault="00724C1C" w:rsidP="00724C1C">
            <w:pPr>
              <w:tabs>
                <w:tab w:val="decimal" w:pos="867"/>
              </w:tabs>
              <w:spacing w:line="240" w:lineRule="atLeast"/>
              <w:ind w:left="-115" w:right="-115"/>
              <w:rPr>
                <w:rFonts w:cs="Times New Roman"/>
                <w:b/>
                <w:bCs/>
                <w:szCs w:val="22"/>
              </w:rPr>
            </w:pPr>
            <w:r w:rsidRPr="00FD334D">
              <w:rPr>
                <w:rFonts w:cs="Times New Roman"/>
                <w:b/>
                <w:bCs/>
                <w:szCs w:val="22"/>
              </w:rPr>
              <w:t>-</w:t>
            </w:r>
          </w:p>
        </w:tc>
        <w:tc>
          <w:tcPr>
            <w:tcW w:w="270" w:type="dxa"/>
          </w:tcPr>
          <w:p w14:paraId="76E5553D" w14:textId="77777777" w:rsidR="00724C1C" w:rsidRPr="00FD334D" w:rsidRDefault="00724C1C" w:rsidP="00724C1C">
            <w:pPr>
              <w:tabs>
                <w:tab w:val="decimal" w:pos="700"/>
              </w:tabs>
              <w:spacing w:line="240" w:lineRule="atLeast"/>
              <w:ind w:left="-115" w:right="-115"/>
              <w:rPr>
                <w:rFonts w:cs="Times New Roman"/>
                <w:b/>
                <w:bCs/>
                <w:szCs w:val="22"/>
              </w:rPr>
            </w:pPr>
          </w:p>
        </w:tc>
        <w:tc>
          <w:tcPr>
            <w:tcW w:w="1148" w:type="dxa"/>
            <w:tcBorders>
              <w:top w:val="single" w:sz="4" w:space="0" w:color="auto"/>
              <w:bottom w:val="double" w:sz="4" w:space="0" w:color="auto"/>
            </w:tcBorders>
          </w:tcPr>
          <w:p w14:paraId="6D848534" w14:textId="6C11507B" w:rsidR="00724C1C" w:rsidRPr="00FD334D" w:rsidRDefault="006F4EA4" w:rsidP="00724C1C">
            <w:pPr>
              <w:tabs>
                <w:tab w:val="decimal" w:pos="856"/>
              </w:tabs>
              <w:spacing w:line="240" w:lineRule="atLeast"/>
              <w:ind w:left="-115" w:right="-115"/>
              <w:rPr>
                <w:rFonts w:cs="Times New Roman"/>
                <w:b/>
                <w:bCs/>
                <w:szCs w:val="22"/>
              </w:rPr>
            </w:pPr>
            <w:r>
              <w:rPr>
                <w:b/>
                <w:bCs/>
              </w:rPr>
              <w:t>3,585</w:t>
            </w:r>
          </w:p>
        </w:tc>
        <w:tc>
          <w:tcPr>
            <w:tcW w:w="270" w:type="dxa"/>
          </w:tcPr>
          <w:p w14:paraId="19ECA90B" w14:textId="6AF253C4" w:rsidR="00724C1C" w:rsidRPr="00FD334D" w:rsidRDefault="00724C1C" w:rsidP="00724C1C">
            <w:pPr>
              <w:tabs>
                <w:tab w:val="decimal" w:pos="700"/>
              </w:tabs>
              <w:spacing w:line="240" w:lineRule="atLeast"/>
              <w:ind w:left="-115" w:right="-115"/>
              <w:rPr>
                <w:rFonts w:cs="Times New Roman"/>
                <w:b/>
                <w:bCs/>
                <w:szCs w:val="22"/>
              </w:rPr>
            </w:pPr>
          </w:p>
        </w:tc>
        <w:tc>
          <w:tcPr>
            <w:tcW w:w="1170" w:type="dxa"/>
            <w:tcBorders>
              <w:top w:val="single" w:sz="4" w:space="0" w:color="auto"/>
              <w:bottom w:val="double" w:sz="4" w:space="0" w:color="auto"/>
            </w:tcBorders>
          </w:tcPr>
          <w:p w14:paraId="1A589BD3" w14:textId="539BE20D" w:rsidR="00724C1C" w:rsidRPr="00FD334D" w:rsidRDefault="00724C1C" w:rsidP="00724C1C">
            <w:pPr>
              <w:tabs>
                <w:tab w:val="decimal" w:pos="879"/>
              </w:tabs>
              <w:spacing w:line="240" w:lineRule="atLeast"/>
              <w:ind w:left="-115" w:right="-115"/>
              <w:rPr>
                <w:rFonts w:cs="Times New Roman"/>
                <w:b/>
                <w:bCs/>
                <w:szCs w:val="22"/>
              </w:rPr>
            </w:pPr>
            <w:r w:rsidRPr="00FD334D">
              <w:rPr>
                <w:rFonts w:cs="Times New Roman"/>
                <w:b/>
                <w:bCs/>
                <w:szCs w:val="22"/>
              </w:rPr>
              <w:t>-</w:t>
            </w:r>
          </w:p>
        </w:tc>
      </w:tr>
    </w:tbl>
    <w:p w14:paraId="565B4FBF" w14:textId="77777777" w:rsidR="0057272B" w:rsidRPr="00B95516" w:rsidRDefault="0057272B" w:rsidP="00B95516">
      <w:pPr>
        <w:tabs>
          <w:tab w:val="left" w:pos="562"/>
        </w:tabs>
        <w:ind w:left="540"/>
        <w:jc w:val="both"/>
        <w:rPr>
          <w:rFonts w:cs="Times New Roman"/>
        </w:rPr>
      </w:pPr>
    </w:p>
    <w:p w14:paraId="23D22AA6" w14:textId="5DF7611E" w:rsidR="006C6070" w:rsidRPr="0012708E" w:rsidRDefault="006C6070" w:rsidP="006C6070">
      <w:pPr>
        <w:spacing w:line="240" w:lineRule="atLeast"/>
        <w:ind w:left="540"/>
        <w:jc w:val="both"/>
        <w:rPr>
          <w:rFonts w:cs="Times New Roman"/>
          <w:b/>
          <w:bCs/>
          <w:i/>
          <w:iCs/>
          <w:szCs w:val="22"/>
        </w:rPr>
      </w:pPr>
      <w:r w:rsidRPr="0012708E">
        <w:rPr>
          <w:rFonts w:cs="Times New Roman"/>
          <w:b/>
          <w:bCs/>
          <w:i/>
          <w:iCs/>
          <w:szCs w:val="22"/>
        </w:rPr>
        <w:t xml:space="preserve">Finance leases </w:t>
      </w:r>
    </w:p>
    <w:p w14:paraId="50BAF284" w14:textId="77777777" w:rsidR="006C6070" w:rsidRPr="00B95516" w:rsidRDefault="006C6070" w:rsidP="00B95516">
      <w:pPr>
        <w:tabs>
          <w:tab w:val="left" w:pos="562"/>
        </w:tabs>
        <w:ind w:left="540"/>
        <w:jc w:val="both"/>
        <w:rPr>
          <w:rFonts w:cs="Times New Roman"/>
        </w:rPr>
      </w:pPr>
    </w:p>
    <w:p w14:paraId="65008E6A" w14:textId="428764A2" w:rsidR="00171BC2" w:rsidRPr="0093239C" w:rsidRDefault="006C6070" w:rsidP="00247839">
      <w:pPr>
        <w:spacing w:line="240" w:lineRule="atLeast"/>
        <w:ind w:left="540"/>
        <w:jc w:val="both"/>
        <w:rPr>
          <w:rFonts w:cs="Times New Roman"/>
        </w:rPr>
      </w:pPr>
      <w:r w:rsidRPr="0012708E">
        <w:rPr>
          <w:rFonts w:cs="Times New Roman"/>
        </w:rPr>
        <w:t xml:space="preserve">Leases </w:t>
      </w:r>
      <w:r w:rsidR="002754F6" w:rsidRPr="0012708E">
        <w:rPr>
          <w:rFonts w:cs="Times New Roman"/>
        </w:rPr>
        <w:t xml:space="preserve">which </w:t>
      </w:r>
      <w:r w:rsidRPr="0012708E">
        <w:rPr>
          <w:rFonts w:cs="Times New Roman"/>
        </w:rPr>
        <w:t xml:space="preserve">are classified </w:t>
      </w:r>
      <w:r w:rsidR="00310665">
        <w:rPr>
          <w:rFonts w:cs="Times New Roman"/>
        </w:rPr>
        <w:t>as</w:t>
      </w:r>
      <w:r w:rsidRPr="0012708E">
        <w:rPr>
          <w:rFonts w:cs="Times New Roman"/>
        </w:rPr>
        <w:t xml:space="preserve"> finance leases </w:t>
      </w:r>
      <w:r w:rsidR="004443F0" w:rsidRPr="0012708E">
        <w:rPr>
          <w:rFonts w:cs="Times New Roman"/>
        </w:rPr>
        <w:t xml:space="preserve">are hire-purchase contracts </w:t>
      </w:r>
      <w:r w:rsidRPr="0012708E">
        <w:rPr>
          <w:rFonts w:cs="Times New Roman"/>
        </w:rPr>
        <w:t xml:space="preserve">as </w:t>
      </w:r>
      <w:r w:rsidR="00FC74BF" w:rsidRPr="0012708E">
        <w:rPr>
          <w:rFonts w:cs="Times New Roman"/>
        </w:rPr>
        <w:t xml:space="preserve">disclosed </w:t>
      </w:r>
      <w:r w:rsidRPr="0012708E">
        <w:rPr>
          <w:rFonts w:cs="Times New Roman"/>
        </w:rPr>
        <w:t xml:space="preserve">in note </w:t>
      </w:r>
      <w:r w:rsidR="003820F6" w:rsidRPr="0012708E">
        <w:rPr>
          <w:rFonts w:cs="Times New Roman"/>
        </w:rPr>
        <w:t>1</w:t>
      </w:r>
      <w:r w:rsidR="00E82150">
        <w:rPr>
          <w:rFonts w:cs="Times New Roman"/>
        </w:rPr>
        <w:t>2</w:t>
      </w:r>
      <w:r w:rsidR="003820F6" w:rsidRPr="0012708E">
        <w:rPr>
          <w:rFonts w:cs="Times New Roman"/>
        </w:rPr>
        <w:t>.</w:t>
      </w:r>
      <w:r w:rsidR="002F64E1" w:rsidRPr="0012708E">
        <w:rPr>
          <w:rFonts w:cs="Times New Roman"/>
        </w:rPr>
        <w:t>6</w:t>
      </w:r>
      <w:r w:rsidR="002754F6" w:rsidRPr="0012708E">
        <w:rPr>
          <w:rFonts w:cs="Times New Roman"/>
        </w:rPr>
        <w:t>.</w:t>
      </w:r>
    </w:p>
    <w:p w14:paraId="68A57C72" w14:textId="554FD078" w:rsidR="00880EEB" w:rsidRPr="00B95516" w:rsidRDefault="00880EEB" w:rsidP="00B95516">
      <w:pPr>
        <w:tabs>
          <w:tab w:val="left" w:pos="562"/>
        </w:tabs>
        <w:ind w:left="540"/>
        <w:jc w:val="both"/>
        <w:rPr>
          <w:rFonts w:cs="Times New Roman"/>
        </w:rPr>
      </w:pPr>
    </w:p>
    <w:p w14:paraId="3EA9B381" w14:textId="744578B5" w:rsidR="00E82417" w:rsidRPr="0012708E" w:rsidRDefault="00E82417" w:rsidP="001B58CB">
      <w:pPr>
        <w:rPr>
          <w:rFonts w:cs="Times New Roman"/>
          <w:b/>
          <w:bCs/>
          <w:sz w:val="24"/>
          <w:szCs w:val="24"/>
        </w:rPr>
      </w:pPr>
      <w:r w:rsidRPr="0012708E">
        <w:rPr>
          <w:rFonts w:cs="Times New Roman"/>
          <w:b/>
          <w:bCs/>
          <w:sz w:val="24"/>
          <w:szCs w:val="24"/>
        </w:rPr>
        <w:t>3</w:t>
      </w:r>
      <w:r w:rsidR="00E82150">
        <w:rPr>
          <w:rFonts w:cs="Times New Roman"/>
          <w:b/>
          <w:bCs/>
          <w:sz w:val="24"/>
          <w:szCs w:val="24"/>
        </w:rPr>
        <w:t>4</w:t>
      </w:r>
      <w:r w:rsidRPr="0012708E">
        <w:rPr>
          <w:rFonts w:cs="Times New Roman"/>
          <w:b/>
          <w:bCs/>
          <w:sz w:val="24"/>
          <w:szCs w:val="24"/>
        </w:rPr>
        <w:tab/>
        <w:t>Segment information</w:t>
      </w:r>
    </w:p>
    <w:p w14:paraId="28B983DD" w14:textId="7086C9EF" w:rsidR="00E82417" w:rsidRDefault="00E82417" w:rsidP="00037021">
      <w:pPr>
        <w:tabs>
          <w:tab w:val="left" w:pos="540"/>
        </w:tabs>
        <w:ind w:left="540"/>
        <w:jc w:val="both"/>
        <w:rPr>
          <w:rFonts w:cs="Times New Roman"/>
        </w:rPr>
      </w:pPr>
    </w:p>
    <w:p w14:paraId="5E82D6E7" w14:textId="6AA56B96" w:rsidR="00B90FE1" w:rsidRDefault="00B90FE1" w:rsidP="00037021">
      <w:pPr>
        <w:tabs>
          <w:tab w:val="left" w:pos="540"/>
        </w:tabs>
        <w:ind w:left="540"/>
        <w:jc w:val="both"/>
        <w:rPr>
          <w:rFonts w:cs="Times New Roman"/>
        </w:rPr>
      </w:pPr>
      <w:r>
        <w:rPr>
          <w:rFonts w:cs="Times New Roman"/>
        </w:rPr>
        <w:t xml:space="preserve">Segment </w:t>
      </w:r>
      <w:r w:rsidR="00C97609">
        <w:rPr>
          <w:rFonts w:cs="Times New Roman"/>
        </w:rPr>
        <w:t>results that are reported to the Group’s Executive Committee (the</w:t>
      </w:r>
      <w:r w:rsidR="005F2ECE">
        <w:rPr>
          <w:rFonts w:cs="Times New Roman"/>
        </w:rPr>
        <w:t xml:space="preserve"> chief operating decision maker) include items </w:t>
      </w:r>
      <w:r w:rsidR="00216EEB">
        <w:rPr>
          <w:rFonts w:cs="Times New Roman"/>
        </w:rPr>
        <w:t>directly attributable to a segment as well as those that can be allocated on a reasonable basis.</w:t>
      </w:r>
    </w:p>
    <w:p w14:paraId="00C0E26A" w14:textId="77777777" w:rsidR="00B90FE1" w:rsidRPr="00B95516" w:rsidRDefault="00B90FE1" w:rsidP="00B95516">
      <w:pPr>
        <w:tabs>
          <w:tab w:val="left" w:pos="540"/>
        </w:tabs>
        <w:ind w:left="540"/>
        <w:jc w:val="both"/>
        <w:rPr>
          <w:rFonts w:cs="Times New Roman"/>
        </w:rPr>
      </w:pPr>
    </w:p>
    <w:p w14:paraId="108EE970" w14:textId="393D5B03" w:rsidR="00B73888" w:rsidRDefault="0012017E" w:rsidP="00D009E6">
      <w:pPr>
        <w:spacing w:line="240" w:lineRule="atLeast"/>
        <w:ind w:left="540"/>
        <w:jc w:val="both"/>
        <w:rPr>
          <w:rFonts w:cs="Times New Roman"/>
          <w:szCs w:val="22"/>
        </w:rPr>
      </w:pPr>
      <w:r w:rsidRPr="0012708E">
        <w:rPr>
          <w:rFonts w:cs="Times New Roman"/>
          <w:szCs w:val="22"/>
        </w:rPr>
        <w:t xml:space="preserve">The </w:t>
      </w:r>
      <w:r w:rsidR="00842FE7" w:rsidRPr="0012708E">
        <w:rPr>
          <w:rFonts w:cs="Times New Roman"/>
          <w:szCs w:val="22"/>
        </w:rPr>
        <w:t>Group has</w:t>
      </w:r>
      <w:r w:rsidR="00544FEC">
        <w:rPr>
          <w:rFonts w:cs="Times New Roman"/>
          <w:szCs w:val="22"/>
        </w:rPr>
        <w:t xml:space="preserve"> 2</w:t>
      </w:r>
      <w:r w:rsidR="00842FE7" w:rsidRPr="0012708E">
        <w:rPr>
          <w:rFonts w:cs="Times New Roman"/>
          <w:szCs w:val="22"/>
        </w:rPr>
        <w:t xml:space="preserve"> operating segments</w:t>
      </w:r>
      <w:r w:rsidRPr="0012708E">
        <w:rPr>
          <w:rFonts w:cs="Times New Roman"/>
          <w:szCs w:val="22"/>
        </w:rPr>
        <w:t xml:space="preserve">: </w:t>
      </w:r>
      <w:r w:rsidR="005C2E0E">
        <w:rPr>
          <w:rFonts w:cs="Times New Roman"/>
          <w:szCs w:val="22"/>
        </w:rPr>
        <w:t>e</w:t>
      </w:r>
      <w:r w:rsidR="00204C2F" w:rsidRPr="0012708E">
        <w:rPr>
          <w:rFonts w:cs="Times New Roman"/>
          <w:szCs w:val="22"/>
        </w:rPr>
        <w:t>-</w:t>
      </w:r>
      <w:r w:rsidR="005C2E0E">
        <w:rPr>
          <w:rFonts w:cs="Times New Roman"/>
          <w:szCs w:val="22"/>
          <w:lang w:val="en-US"/>
        </w:rPr>
        <w:t>W</w:t>
      </w:r>
      <w:r w:rsidR="00204C2F" w:rsidRPr="0012708E">
        <w:rPr>
          <w:rFonts w:cs="Times New Roman"/>
          <w:szCs w:val="22"/>
        </w:rPr>
        <w:t>allet</w:t>
      </w:r>
      <w:r w:rsidR="00B217EB" w:rsidRPr="0012708E">
        <w:rPr>
          <w:rFonts w:cs="Times New Roman"/>
          <w:szCs w:val="22"/>
        </w:rPr>
        <w:t xml:space="preserve"> business</w:t>
      </w:r>
      <w:r w:rsidR="00204C2F" w:rsidRPr="0012708E">
        <w:rPr>
          <w:rFonts w:cs="Times New Roman"/>
          <w:szCs w:val="22"/>
        </w:rPr>
        <w:t xml:space="preserve">, </w:t>
      </w:r>
      <w:r w:rsidR="005806E9" w:rsidRPr="0012708E">
        <w:rPr>
          <w:rFonts w:cs="Times New Roman"/>
          <w:szCs w:val="22"/>
        </w:rPr>
        <w:t>which</w:t>
      </w:r>
      <w:r w:rsidR="00876142" w:rsidRPr="0012708E">
        <w:rPr>
          <w:rFonts w:cs="Times New Roman"/>
          <w:szCs w:val="22"/>
        </w:rPr>
        <w:t xml:space="preserve"> is </w:t>
      </w:r>
      <w:r w:rsidR="00204C2F" w:rsidRPr="0012708E">
        <w:rPr>
          <w:rFonts w:cs="Times New Roman"/>
          <w:szCs w:val="22"/>
        </w:rPr>
        <w:t>operated by its subsidiary</w:t>
      </w:r>
      <w:r w:rsidR="00B217EB" w:rsidRPr="0012708E">
        <w:rPr>
          <w:rFonts w:cs="Times New Roman"/>
          <w:szCs w:val="22"/>
        </w:rPr>
        <w:t>; and banking business</w:t>
      </w:r>
      <w:r w:rsidR="00634AC4" w:rsidRPr="0012708E">
        <w:rPr>
          <w:rFonts w:cs="Times New Roman"/>
          <w:szCs w:val="22"/>
        </w:rPr>
        <w:t xml:space="preserve"> (</w:t>
      </w:r>
      <w:r w:rsidR="00792BFB" w:rsidRPr="0012708E">
        <w:rPr>
          <w:rFonts w:cs="Times New Roman"/>
          <w:szCs w:val="22"/>
        </w:rPr>
        <w:t xml:space="preserve">which </w:t>
      </w:r>
      <w:r w:rsidR="00634AC4" w:rsidRPr="0012708E">
        <w:rPr>
          <w:rFonts w:cs="Times New Roman"/>
          <w:szCs w:val="22"/>
        </w:rPr>
        <w:t xml:space="preserve">comprises of </w:t>
      </w:r>
      <w:r w:rsidR="00792BFB" w:rsidRPr="0012708E">
        <w:rPr>
          <w:rFonts w:cs="Times New Roman"/>
          <w:szCs w:val="22"/>
        </w:rPr>
        <w:t>business loans</w:t>
      </w:r>
      <w:r w:rsidR="001A4E57" w:rsidRPr="0012708E">
        <w:rPr>
          <w:rFonts w:cs="Times New Roman"/>
          <w:szCs w:val="22"/>
        </w:rPr>
        <w:t xml:space="preserve"> </w:t>
      </w:r>
      <w:r w:rsidR="00310665">
        <w:rPr>
          <w:rFonts w:cs="Times New Roman"/>
          <w:szCs w:val="22"/>
        </w:rPr>
        <w:t>-</w:t>
      </w:r>
      <w:r w:rsidR="001A4E57" w:rsidRPr="0012708E">
        <w:rPr>
          <w:rFonts w:cs="Times New Roman"/>
          <w:szCs w:val="22"/>
        </w:rPr>
        <w:t xml:space="preserve"> S</w:t>
      </w:r>
      <w:r w:rsidR="00792BFB" w:rsidRPr="0012708E">
        <w:rPr>
          <w:rFonts w:cs="Times New Roman"/>
          <w:szCs w:val="22"/>
        </w:rPr>
        <w:t>MEs</w:t>
      </w:r>
      <w:r w:rsidR="00750275" w:rsidRPr="0012708E">
        <w:rPr>
          <w:rFonts w:cs="Times New Roman"/>
          <w:szCs w:val="22"/>
        </w:rPr>
        <w:t xml:space="preserve"> and Micro finance</w:t>
      </w:r>
      <w:r w:rsidR="001A1FCF" w:rsidRPr="0012708E">
        <w:rPr>
          <w:rFonts w:cs="Times New Roman"/>
          <w:szCs w:val="22"/>
        </w:rPr>
        <w:t xml:space="preserve">, retail loans </w:t>
      </w:r>
      <w:r w:rsidR="002A72DD" w:rsidRPr="0012708E">
        <w:rPr>
          <w:rFonts w:cs="Times New Roman"/>
          <w:szCs w:val="22"/>
        </w:rPr>
        <w:t>secured by residential property</w:t>
      </w:r>
      <w:r w:rsidR="001A1FCF" w:rsidRPr="0012708E">
        <w:rPr>
          <w:rFonts w:cs="Times New Roman"/>
          <w:szCs w:val="22"/>
        </w:rPr>
        <w:t xml:space="preserve"> </w:t>
      </w:r>
      <w:r w:rsidR="00310665">
        <w:rPr>
          <w:rFonts w:cs="Times New Roman"/>
          <w:szCs w:val="22"/>
        </w:rPr>
        <w:t>-</w:t>
      </w:r>
      <w:r w:rsidR="001A1FCF" w:rsidRPr="0012708E">
        <w:rPr>
          <w:rFonts w:cs="Times New Roman"/>
          <w:szCs w:val="22"/>
        </w:rPr>
        <w:t xml:space="preserve"> </w:t>
      </w:r>
      <w:r w:rsidR="008B07A9" w:rsidRPr="0012708E">
        <w:rPr>
          <w:rFonts w:cs="Times New Roman"/>
          <w:szCs w:val="22"/>
        </w:rPr>
        <w:t xml:space="preserve">Housing loans and Home for Cash, and </w:t>
      </w:r>
      <w:r w:rsidR="00A53AF7" w:rsidRPr="0012708E">
        <w:rPr>
          <w:rFonts w:cs="Times New Roman"/>
          <w:szCs w:val="22"/>
        </w:rPr>
        <w:t>o</w:t>
      </w:r>
      <w:r w:rsidR="008B07A9" w:rsidRPr="0012708E">
        <w:rPr>
          <w:rFonts w:cs="Times New Roman"/>
          <w:szCs w:val="22"/>
        </w:rPr>
        <w:t>ther segments</w:t>
      </w:r>
      <w:r w:rsidR="00281BC3">
        <w:rPr>
          <w:szCs w:val="28"/>
          <w:lang w:val="en-US" w:bidi="th-TH"/>
        </w:rPr>
        <w:t>,</w:t>
      </w:r>
      <w:r w:rsidR="00C236A8" w:rsidRPr="0012708E">
        <w:rPr>
          <w:rFonts w:cs="Times New Roman"/>
          <w:szCs w:val="22"/>
        </w:rPr>
        <w:t xml:space="preserve"> </w:t>
      </w:r>
      <w:r w:rsidR="0049053F" w:rsidRPr="0012708E">
        <w:rPr>
          <w:rFonts w:cs="Times New Roman"/>
          <w:szCs w:val="22"/>
        </w:rPr>
        <w:t xml:space="preserve">e.g., </w:t>
      </w:r>
      <w:r w:rsidR="00C236A8" w:rsidRPr="0012708E">
        <w:rPr>
          <w:rFonts w:cs="Times New Roman"/>
          <w:szCs w:val="22"/>
        </w:rPr>
        <w:t xml:space="preserve">personal loans, gold loans, </w:t>
      </w:r>
      <w:r w:rsidR="00DC40F0" w:rsidRPr="0012708E">
        <w:rPr>
          <w:rFonts w:cs="Times New Roman"/>
          <w:szCs w:val="22"/>
        </w:rPr>
        <w:t xml:space="preserve">and </w:t>
      </w:r>
      <w:r w:rsidR="0049053F" w:rsidRPr="0012708E">
        <w:rPr>
          <w:rFonts w:cs="Times New Roman"/>
          <w:szCs w:val="22"/>
        </w:rPr>
        <w:t>treasury</w:t>
      </w:r>
      <w:r w:rsidR="00B22EE0" w:rsidRPr="0012708E">
        <w:rPr>
          <w:rFonts w:cs="Times New Roman"/>
          <w:szCs w:val="22"/>
        </w:rPr>
        <w:t xml:space="preserve"> activities</w:t>
      </w:r>
      <w:r w:rsidR="0049053F" w:rsidRPr="0012708E">
        <w:rPr>
          <w:rFonts w:cs="Times New Roman"/>
          <w:szCs w:val="22"/>
        </w:rPr>
        <w:t>)</w:t>
      </w:r>
      <w:r w:rsidR="00EF5FB9" w:rsidRPr="0012708E">
        <w:rPr>
          <w:rFonts w:cs="Times New Roman"/>
          <w:szCs w:val="22"/>
        </w:rPr>
        <w:t xml:space="preserve">, </w:t>
      </w:r>
      <w:r w:rsidR="001A60E0" w:rsidRPr="0012708E">
        <w:rPr>
          <w:rFonts w:cs="Times New Roman"/>
          <w:szCs w:val="22"/>
        </w:rPr>
        <w:t>which all</w:t>
      </w:r>
      <w:r w:rsidR="002A0C24" w:rsidRPr="002A0C24">
        <w:rPr>
          <w:rFonts w:cs="Times New Roman"/>
          <w:szCs w:val="22"/>
        </w:rPr>
        <w:t xml:space="preserve"> </w:t>
      </w:r>
      <w:r w:rsidR="002A0C24" w:rsidRPr="0012708E">
        <w:rPr>
          <w:rFonts w:cs="Times New Roman"/>
          <w:szCs w:val="22"/>
        </w:rPr>
        <w:t>are</w:t>
      </w:r>
      <w:r w:rsidR="001A60E0" w:rsidRPr="0012708E">
        <w:rPr>
          <w:rFonts w:cs="Times New Roman"/>
          <w:szCs w:val="22"/>
        </w:rPr>
        <w:t xml:space="preserve"> operat</w:t>
      </w:r>
      <w:r w:rsidR="002A0C24">
        <w:rPr>
          <w:rFonts w:cs="Times New Roman"/>
          <w:szCs w:val="22"/>
        </w:rPr>
        <w:t>ed</w:t>
      </w:r>
      <w:r w:rsidR="001A60E0" w:rsidRPr="0012708E">
        <w:rPr>
          <w:rFonts w:cs="Times New Roman"/>
          <w:szCs w:val="22"/>
        </w:rPr>
        <w:t xml:space="preserve"> in Thailand. </w:t>
      </w:r>
      <w:r w:rsidR="001F4EFC" w:rsidRPr="0012708E">
        <w:rPr>
          <w:rFonts w:cs="Times New Roman"/>
          <w:szCs w:val="22"/>
        </w:rPr>
        <w:t>In addition,</w:t>
      </w:r>
      <w:r w:rsidR="004346C3" w:rsidRPr="0012708E">
        <w:rPr>
          <w:rFonts w:cs="Times New Roman"/>
          <w:szCs w:val="22"/>
        </w:rPr>
        <w:t xml:space="preserve"> </w:t>
      </w:r>
      <w:r w:rsidR="001F4EFC" w:rsidRPr="0012708E">
        <w:rPr>
          <w:rFonts w:cs="Times New Roman"/>
          <w:szCs w:val="22"/>
        </w:rPr>
        <w:t>recording for inter-segment report</w:t>
      </w:r>
      <w:r w:rsidR="005C2E0E">
        <w:rPr>
          <w:rFonts w:cs="Times New Roman"/>
          <w:szCs w:val="22"/>
        </w:rPr>
        <w:t>ing is</w:t>
      </w:r>
      <w:r w:rsidR="001F4EFC" w:rsidRPr="0012708E">
        <w:rPr>
          <w:rFonts w:cs="Times New Roman"/>
          <w:szCs w:val="22"/>
        </w:rPr>
        <w:t xml:space="preserve"> on a basis consistent with </w:t>
      </w:r>
      <w:r w:rsidR="005C2E0E">
        <w:rPr>
          <w:rFonts w:cs="Times New Roman"/>
          <w:szCs w:val="22"/>
        </w:rPr>
        <w:t>business transactions with</w:t>
      </w:r>
      <w:r w:rsidR="00856805">
        <w:rPr>
          <w:rFonts w:cs="Times New Roman"/>
          <w:szCs w:val="22"/>
        </w:rPr>
        <w:t xml:space="preserve"> </w:t>
      </w:r>
      <w:r w:rsidR="001F4EFC" w:rsidRPr="0012708E">
        <w:rPr>
          <w:rFonts w:cs="Times New Roman"/>
          <w:szCs w:val="22"/>
        </w:rPr>
        <w:t>external customers</w:t>
      </w:r>
      <w:r w:rsidR="003F2C03" w:rsidRPr="0012708E">
        <w:rPr>
          <w:rFonts w:cs="Times New Roman"/>
          <w:szCs w:val="22"/>
        </w:rPr>
        <w:t>.</w:t>
      </w:r>
    </w:p>
    <w:p w14:paraId="3591E650" w14:textId="3BFC6E9B" w:rsidR="003943BB" w:rsidRPr="0093239C" w:rsidRDefault="00B73888" w:rsidP="0093239C">
      <w:pPr>
        <w:rPr>
          <w:rFonts w:cs="Times New Roman"/>
          <w:szCs w:val="22"/>
        </w:rPr>
      </w:pPr>
      <w:r>
        <w:rPr>
          <w:rFonts w:cs="Times New Roman"/>
          <w:szCs w:val="22"/>
        </w:rPr>
        <w:br w:type="page"/>
      </w:r>
    </w:p>
    <w:p w14:paraId="59E7A768" w14:textId="79F3662C" w:rsidR="00F05A8A" w:rsidRPr="0012708E" w:rsidRDefault="00F05A8A" w:rsidP="003E0675">
      <w:pPr>
        <w:tabs>
          <w:tab w:val="left" w:pos="540"/>
        </w:tabs>
        <w:rPr>
          <w:rFonts w:cs="Times New Roman"/>
          <w:b/>
          <w:bCs/>
          <w:sz w:val="24"/>
          <w:szCs w:val="24"/>
        </w:rPr>
        <w:sectPr w:rsidR="00F05A8A" w:rsidRPr="0012708E" w:rsidSect="00583797">
          <w:headerReference w:type="default" r:id="rId18"/>
          <w:footerReference w:type="default" r:id="rId19"/>
          <w:headerReference w:type="first" r:id="rId20"/>
          <w:footerReference w:type="first" r:id="rId21"/>
          <w:pgSz w:w="11907" w:h="16840" w:code="9"/>
          <w:pgMar w:top="691" w:right="1152" w:bottom="576" w:left="1152" w:header="720" w:footer="720" w:gutter="0"/>
          <w:cols w:space="720"/>
          <w:titlePg/>
          <w:docGrid w:linePitch="299"/>
        </w:sectPr>
      </w:pPr>
    </w:p>
    <w:tbl>
      <w:tblPr>
        <w:tblW w:w="15520" w:type="dxa"/>
        <w:tblInd w:w="-459" w:type="dxa"/>
        <w:tblLayout w:type="fixed"/>
        <w:tblCellMar>
          <w:left w:w="79" w:type="dxa"/>
          <w:right w:w="79" w:type="dxa"/>
        </w:tblCellMar>
        <w:tblLook w:val="0000" w:firstRow="0" w:lastRow="0" w:firstColumn="0" w:lastColumn="0" w:noHBand="0" w:noVBand="0"/>
      </w:tblPr>
      <w:tblGrid>
        <w:gridCol w:w="3879"/>
        <w:gridCol w:w="1530"/>
        <w:gridCol w:w="180"/>
        <w:gridCol w:w="1620"/>
        <w:gridCol w:w="180"/>
        <w:gridCol w:w="1530"/>
        <w:gridCol w:w="180"/>
        <w:gridCol w:w="1439"/>
        <w:gridCol w:w="181"/>
        <w:gridCol w:w="1530"/>
        <w:gridCol w:w="180"/>
        <w:gridCol w:w="1440"/>
        <w:gridCol w:w="182"/>
        <w:gridCol w:w="1458"/>
        <w:gridCol w:w="11"/>
      </w:tblGrid>
      <w:tr w:rsidR="00670877" w:rsidRPr="00AB5DFA" w14:paraId="3F0693E7" w14:textId="77777777">
        <w:trPr>
          <w:cantSplit/>
          <w:trHeight w:val="20"/>
          <w:tblHeader/>
        </w:trPr>
        <w:tc>
          <w:tcPr>
            <w:tcW w:w="3879" w:type="dxa"/>
          </w:tcPr>
          <w:p w14:paraId="5FB9915B" w14:textId="77777777" w:rsidR="00670877" w:rsidRPr="00AB5DFA" w:rsidRDefault="00670877">
            <w:pPr>
              <w:spacing w:line="260" w:lineRule="atLeast"/>
              <w:rPr>
                <w:rFonts w:cs="Times New Roman"/>
                <w:b/>
                <w:bCs/>
                <w:sz w:val="18"/>
                <w:szCs w:val="18"/>
              </w:rPr>
            </w:pPr>
          </w:p>
        </w:tc>
        <w:tc>
          <w:tcPr>
            <w:tcW w:w="11641" w:type="dxa"/>
            <w:gridSpan w:val="14"/>
            <w:vAlign w:val="center"/>
          </w:tcPr>
          <w:p w14:paraId="6D0A4BB0" w14:textId="77777777" w:rsidR="00670877" w:rsidRPr="00AB5DFA" w:rsidRDefault="00670877">
            <w:pPr>
              <w:shd w:val="clear" w:color="auto" w:fill="FFFFFF"/>
              <w:spacing w:line="260" w:lineRule="atLeast"/>
              <w:ind w:left="-79" w:right="-79"/>
              <w:contextualSpacing/>
              <w:jc w:val="center"/>
              <w:rPr>
                <w:rFonts w:cs="Times New Roman"/>
                <w:bCs/>
                <w:sz w:val="18"/>
                <w:szCs w:val="18"/>
                <w:cs/>
                <w:lang w:val="en-US" w:bidi="th-TH"/>
              </w:rPr>
            </w:pPr>
            <w:r w:rsidRPr="00AB5DFA">
              <w:rPr>
                <w:rFonts w:cs="Times New Roman"/>
                <w:b/>
                <w:sz w:val="18"/>
                <w:szCs w:val="18"/>
              </w:rPr>
              <w:t>Consolidated</w:t>
            </w:r>
          </w:p>
        </w:tc>
      </w:tr>
      <w:tr w:rsidR="00670877" w:rsidRPr="00AB5DFA" w14:paraId="17DDE2C8" w14:textId="77777777">
        <w:trPr>
          <w:cantSplit/>
          <w:trHeight w:val="20"/>
          <w:tblHeader/>
        </w:trPr>
        <w:tc>
          <w:tcPr>
            <w:tcW w:w="3879" w:type="dxa"/>
          </w:tcPr>
          <w:p w14:paraId="7A64CD38" w14:textId="77777777" w:rsidR="00670877" w:rsidRPr="00AB5DFA" w:rsidRDefault="00670877">
            <w:pPr>
              <w:spacing w:line="260" w:lineRule="atLeast"/>
              <w:ind w:left="916"/>
              <w:rPr>
                <w:rFonts w:cs="Times New Roman"/>
                <w:b/>
                <w:bCs/>
                <w:sz w:val="18"/>
                <w:szCs w:val="18"/>
              </w:rPr>
            </w:pPr>
            <w:r w:rsidRPr="00AB5DFA">
              <w:rPr>
                <w:rFonts w:cs="Times New Roman"/>
                <w:b/>
                <w:i/>
                <w:iCs/>
                <w:sz w:val="18"/>
                <w:szCs w:val="18"/>
              </w:rPr>
              <w:t>For the six-month period ended</w:t>
            </w:r>
            <w:r w:rsidRPr="00AB5DFA">
              <w:rPr>
                <w:rFonts w:cs="Times New Roman"/>
                <w:b/>
                <w:i/>
                <w:iCs/>
                <w:sz w:val="18"/>
                <w:szCs w:val="18"/>
              </w:rPr>
              <w:br/>
              <w:t xml:space="preserve">   30 June</w:t>
            </w:r>
          </w:p>
        </w:tc>
        <w:tc>
          <w:tcPr>
            <w:tcW w:w="11641" w:type="dxa"/>
            <w:gridSpan w:val="14"/>
            <w:vAlign w:val="bottom"/>
          </w:tcPr>
          <w:p w14:paraId="0821E86A" w14:textId="4EC05E6C" w:rsidR="00670877" w:rsidRPr="00AB5DFA" w:rsidRDefault="00670877">
            <w:pPr>
              <w:shd w:val="clear" w:color="auto" w:fill="FFFFFF"/>
              <w:spacing w:line="260" w:lineRule="atLeast"/>
              <w:ind w:left="-79" w:right="-79"/>
              <w:contextualSpacing/>
              <w:jc w:val="center"/>
              <w:rPr>
                <w:rFonts w:cs="Times New Roman"/>
                <w:bCs/>
                <w:sz w:val="18"/>
                <w:szCs w:val="18"/>
              </w:rPr>
            </w:pPr>
            <w:r w:rsidRPr="00AB5DFA">
              <w:rPr>
                <w:rFonts w:cs="Times New Roman"/>
                <w:bCs/>
                <w:sz w:val="18"/>
                <w:szCs w:val="18"/>
              </w:rPr>
              <w:t>202</w:t>
            </w:r>
            <w:r>
              <w:rPr>
                <w:rFonts w:cs="Times New Roman"/>
                <w:bCs/>
                <w:sz w:val="18"/>
                <w:szCs w:val="18"/>
              </w:rPr>
              <w:t>5</w:t>
            </w:r>
          </w:p>
        </w:tc>
      </w:tr>
      <w:tr w:rsidR="00670877" w:rsidRPr="00AB5DFA" w14:paraId="2B087727" w14:textId="77777777">
        <w:trPr>
          <w:gridAfter w:val="1"/>
          <w:wAfter w:w="11" w:type="dxa"/>
          <w:cantSplit/>
          <w:trHeight w:val="20"/>
          <w:tblHeader/>
        </w:trPr>
        <w:tc>
          <w:tcPr>
            <w:tcW w:w="3879" w:type="dxa"/>
            <w:vAlign w:val="bottom"/>
          </w:tcPr>
          <w:p w14:paraId="3651D5F1" w14:textId="77777777" w:rsidR="00670877" w:rsidRPr="00AB5DFA" w:rsidRDefault="00670877">
            <w:pPr>
              <w:spacing w:line="260" w:lineRule="atLeast"/>
              <w:ind w:left="916"/>
              <w:jc w:val="center"/>
              <w:rPr>
                <w:rFonts w:cs="Times New Roman"/>
                <w:b/>
                <w:bCs/>
                <w:sz w:val="18"/>
                <w:szCs w:val="18"/>
                <w:cs/>
              </w:rPr>
            </w:pPr>
          </w:p>
        </w:tc>
        <w:tc>
          <w:tcPr>
            <w:tcW w:w="1530" w:type="dxa"/>
            <w:vMerge w:val="restart"/>
            <w:vAlign w:val="bottom"/>
          </w:tcPr>
          <w:p w14:paraId="7C895CBB" w14:textId="77777777" w:rsidR="00670877" w:rsidRPr="00AB5DFA" w:rsidRDefault="00670877">
            <w:pPr>
              <w:shd w:val="clear" w:color="auto" w:fill="FFFFFF"/>
              <w:spacing w:line="260" w:lineRule="atLeast"/>
              <w:ind w:left="-79" w:right="-79"/>
              <w:contextualSpacing/>
              <w:jc w:val="center"/>
              <w:rPr>
                <w:rFonts w:cs="Times New Roman"/>
                <w:bCs/>
                <w:sz w:val="18"/>
                <w:szCs w:val="18"/>
                <w:lang w:val="en-US" w:bidi="th-TH"/>
              </w:rPr>
            </w:pPr>
            <w:r w:rsidRPr="00AB5DFA">
              <w:rPr>
                <w:rFonts w:cs="Times New Roman"/>
                <w:bCs/>
                <w:sz w:val="18"/>
                <w:szCs w:val="18"/>
                <w:lang w:bidi="th-TH"/>
              </w:rPr>
              <w:t>e-Wallet</w:t>
            </w:r>
            <w:r w:rsidRPr="00AB5DFA">
              <w:rPr>
                <w:rFonts w:cs="Times New Roman"/>
                <w:bCs/>
                <w:sz w:val="18"/>
                <w:szCs w:val="18"/>
                <w:cs/>
                <w:lang w:bidi="th-TH"/>
              </w:rPr>
              <w:t xml:space="preserve"> </w:t>
            </w:r>
            <w:r w:rsidRPr="00AB5DFA">
              <w:rPr>
                <w:rFonts w:cs="Times New Roman"/>
                <w:bCs/>
                <w:sz w:val="18"/>
                <w:szCs w:val="18"/>
                <w:lang w:val="en-US" w:bidi="th-TH"/>
              </w:rPr>
              <w:t>business</w:t>
            </w:r>
          </w:p>
        </w:tc>
        <w:tc>
          <w:tcPr>
            <w:tcW w:w="180" w:type="dxa"/>
            <w:vAlign w:val="bottom"/>
          </w:tcPr>
          <w:p w14:paraId="3CB77E80"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lang w:val="en-US" w:bidi="th-TH"/>
              </w:rPr>
            </w:pPr>
          </w:p>
        </w:tc>
        <w:tc>
          <w:tcPr>
            <w:tcW w:w="6660" w:type="dxa"/>
            <w:gridSpan w:val="7"/>
            <w:vAlign w:val="bottom"/>
          </w:tcPr>
          <w:p w14:paraId="667CC50C" w14:textId="77777777" w:rsidR="00670877" w:rsidRPr="00AB5DFA" w:rsidRDefault="00670877">
            <w:pPr>
              <w:shd w:val="clear" w:color="auto" w:fill="FFFFFF"/>
              <w:spacing w:line="260" w:lineRule="atLeast"/>
              <w:ind w:left="-79" w:right="-79"/>
              <w:contextualSpacing/>
              <w:jc w:val="center"/>
              <w:rPr>
                <w:rFonts w:cs="Times New Roman"/>
                <w:bCs/>
                <w:sz w:val="18"/>
                <w:szCs w:val="18"/>
                <w:lang w:val="en-US" w:bidi="th-TH"/>
              </w:rPr>
            </w:pPr>
            <w:r w:rsidRPr="00AB5DFA">
              <w:rPr>
                <w:rFonts w:cs="Times New Roman"/>
                <w:bCs/>
                <w:sz w:val="18"/>
                <w:szCs w:val="18"/>
                <w:lang w:bidi="th-TH"/>
              </w:rPr>
              <w:t>Banking business</w:t>
            </w:r>
          </w:p>
        </w:tc>
        <w:tc>
          <w:tcPr>
            <w:tcW w:w="180" w:type="dxa"/>
            <w:vAlign w:val="bottom"/>
          </w:tcPr>
          <w:p w14:paraId="5BA04150"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lang w:val="en-US" w:bidi="th-TH"/>
              </w:rPr>
            </w:pPr>
          </w:p>
        </w:tc>
        <w:tc>
          <w:tcPr>
            <w:tcW w:w="1440" w:type="dxa"/>
            <w:vAlign w:val="bottom"/>
          </w:tcPr>
          <w:p w14:paraId="2DF67FBE" w14:textId="77777777" w:rsidR="00670877" w:rsidRPr="00AB5DFA" w:rsidRDefault="00670877">
            <w:pPr>
              <w:shd w:val="clear" w:color="auto" w:fill="FFFFFF"/>
              <w:spacing w:line="260" w:lineRule="atLeast"/>
              <w:ind w:left="-79" w:right="-79"/>
              <w:contextualSpacing/>
              <w:jc w:val="center"/>
              <w:rPr>
                <w:rFonts w:cs="Times New Roman"/>
                <w:bCs/>
                <w:sz w:val="18"/>
                <w:szCs w:val="18"/>
                <w:cs/>
                <w:lang w:bidi="th-TH"/>
              </w:rPr>
            </w:pPr>
          </w:p>
        </w:tc>
        <w:tc>
          <w:tcPr>
            <w:tcW w:w="182" w:type="dxa"/>
            <w:vAlign w:val="bottom"/>
          </w:tcPr>
          <w:p w14:paraId="648F6228"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lang w:val="en-US" w:bidi="th-TH"/>
              </w:rPr>
            </w:pPr>
          </w:p>
        </w:tc>
        <w:tc>
          <w:tcPr>
            <w:tcW w:w="1458" w:type="dxa"/>
            <w:vAlign w:val="bottom"/>
          </w:tcPr>
          <w:p w14:paraId="6BB572F8" w14:textId="77777777" w:rsidR="00670877" w:rsidRPr="00AB5DFA" w:rsidRDefault="00670877">
            <w:pPr>
              <w:shd w:val="clear" w:color="auto" w:fill="FFFFFF"/>
              <w:spacing w:line="260" w:lineRule="atLeast"/>
              <w:ind w:left="-79" w:right="-79"/>
              <w:contextualSpacing/>
              <w:rPr>
                <w:rFonts w:cs="Times New Roman"/>
                <w:bCs/>
                <w:sz w:val="18"/>
                <w:szCs w:val="18"/>
                <w:cs/>
                <w:lang w:bidi="th-TH"/>
              </w:rPr>
            </w:pPr>
          </w:p>
        </w:tc>
      </w:tr>
      <w:tr w:rsidR="00670877" w:rsidRPr="00AB5DFA" w14:paraId="0FDE6ADB" w14:textId="77777777">
        <w:trPr>
          <w:gridAfter w:val="1"/>
          <w:wAfter w:w="11" w:type="dxa"/>
          <w:cantSplit/>
          <w:trHeight w:val="20"/>
          <w:tblHeader/>
        </w:trPr>
        <w:tc>
          <w:tcPr>
            <w:tcW w:w="3879" w:type="dxa"/>
          </w:tcPr>
          <w:p w14:paraId="7ECFCBBC" w14:textId="77777777" w:rsidR="00670877" w:rsidRPr="00AB5DFA" w:rsidRDefault="00670877">
            <w:pPr>
              <w:spacing w:line="260" w:lineRule="atLeast"/>
              <w:ind w:left="916"/>
              <w:rPr>
                <w:rFonts w:cs="Times New Roman"/>
                <w:b/>
                <w:bCs/>
                <w:sz w:val="18"/>
                <w:szCs w:val="18"/>
                <w:cs/>
              </w:rPr>
            </w:pPr>
          </w:p>
        </w:tc>
        <w:tc>
          <w:tcPr>
            <w:tcW w:w="1530" w:type="dxa"/>
            <w:vMerge/>
            <w:vAlign w:val="center"/>
          </w:tcPr>
          <w:p w14:paraId="04C7F0D3" w14:textId="77777777" w:rsidR="00670877" w:rsidRPr="00AB5DFA" w:rsidRDefault="00670877">
            <w:pPr>
              <w:shd w:val="clear" w:color="auto" w:fill="FFFFFF"/>
              <w:spacing w:line="260" w:lineRule="atLeast"/>
              <w:ind w:left="-79" w:right="-79"/>
              <w:contextualSpacing/>
              <w:jc w:val="center"/>
              <w:rPr>
                <w:rFonts w:cs="Times New Roman"/>
                <w:sz w:val="18"/>
                <w:szCs w:val="18"/>
                <w:lang w:val="en-US" w:bidi="th-TH"/>
              </w:rPr>
            </w:pPr>
          </w:p>
        </w:tc>
        <w:tc>
          <w:tcPr>
            <w:tcW w:w="180" w:type="dxa"/>
            <w:vAlign w:val="center"/>
          </w:tcPr>
          <w:p w14:paraId="056E7625"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rPr>
            </w:pPr>
          </w:p>
        </w:tc>
        <w:tc>
          <w:tcPr>
            <w:tcW w:w="1620" w:type="dxa"/>
            <w:tcBorders>
              <w:top w:val="single" w:sz="4" w:space="0" w:color="auto"/>
            </w:tcBorders>
            <w:vAlign w:val="bottom"/>
          </w:tcPr>
          <w:p w14:paraId="79B71259" w14:textId="77777777" w:rsidR="00670877" w:rsidRPr="00AB5DFA" w:rsidRDefault="00670877">
            <w:pPr>
              <w:shd w:val="clear" w:color="auto" w:fill="FFFFFF"/>
              <w:spacing w:line="260" w:lineRule="atLeast"/>
              <w:ind w:left="-79" w:right="-79"/>
              <w:contextualSpacing/>
              <w:jc w:val="center"/>
              <w:rPr>
                <w:rFonts w:cs="Times New Roman"/>
                <w:bCs/>
                <w:sz w:val="18"/>
                <w:szCs w:val="18"/>
                <w:lang w:bidi="th-TH"/>
              </w:rPr>
            </w:pPr>
            <w:r w:rsidRPr="00AB5DFA">
              <w:rPr>
                <w:rFonts w:cs="Times New Roman"/>
                <w:bCs/>
                <w:sz w:val="18"/>
                <w:szCs w:val="18"/>
                <w:lang w:bidi="th-TH"/>
              </w:rPr>
              <w:t>Business loans</w:t>
            </w:r>
          </w:p>
        </w:tc>
        <w:tc>
          <w:tcPr>
            <w:tcW w:w="180" w:type="dxa"/>
            <w:tcBorders>
              <w:top w:val="single" w:sz="4" w:space="0" w:color="auto"/>
            </w:tcBorders>
            <w:vAlign w:val="bottom"/>
          </w:tcPr>
          <w:p w14:paraId="7F47E746"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cs/>
                <w:lang w:bidi="th-TH"/>
              </w:rPr>
            </w:pPr>
          </w:p>
        </w:tc>
        <w:tc>
          <w:tcPr>
            <w:tcW w:w="1530" w:type="dxa"/>
            <w:tcBorders>
              <w:top w:val="single" w:sz="4" w:space="0" w:color="auto"/>
            </w:tcBorders>
            <w:vAlign w:val="bottom"/>
          </w:tcPr>
          <w:p w14:paraId="04806DE2" w14:textId="77777777" w:rsidR="00670877" w:rsidRPr="00AB5DFA" w:rsidRDefault="00670877">
            <w:pPr>
              <w:shd w:val="clear" w:color="auto" w:fill="FFFFFF"/>
              <w:spacing w:line="260" w:lineRule="atLeast"/>
              <w:ind w:left="-79" w:right="-79"/>
              <w:contextualSpacing/>
              <w:jc w:val="center"/>
              <w:rPr>
                <w:rFonts w:cs="Times New Roman"/>
                <w:bCs/>
                <w:sz w:val="18"/>
                <w:szCs w:val="18"/>
                <w:cs/>
                <w:lang w:bidi="th-TH"/>
              </w:rPr>
            </w:pPr>
            <w:r w:rsidRPr="00AB5DFA">
              <w:rPr>
                <w:rFonts w:cs="Times New Roman"/>
                <w:bCs/>
                <w:sz w:val="18"/>
                <w:szCs w:val="18"/>
                <w:lang w:bidi="th-TH"/>
              </w:rPr>
              <w:t>Retail loans secured by residential property</w:t>
            </w:r>
          </w:p>
        </w:tc>
        <w:tc>
          <w:tcPr>
            <w:tcW w:w="180" w:type="dxa"/>
            <w:tcBorders>
              <w:top w:val="single" w:sz="4" w:space="0" w:color="auto"/>
            </w:tcBorders>
            <w:vAlign w:val="bottom"/>
          </w:tcPr>
          <w:p w14:paraId="4E04178C"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lang w:bidi="th-TH"/>
              </w:rPr>
            </w:pPr>
          </w:p>
        </w:tc>
        <w:tc>
          <w:tcPr>
            <w:tcW w:w="1439" w:type="dxa"/>
            <w:tcBorders>
              <w:top w:val="single" w:sz="4" w:space="0" w:color="auto"/>
            </w:tcBorders>
            <w:vAlign w:val="bottom"/>
          </w:tcPr>
          <w:p w14:paraId="0E08224A" w14:textId="77777777" w:rsidR="00670877" w:rsidRPr="00AB5DFA" w:rsidRDefault="00670877">
            <w:pPr>
              <w:shd w:val="clear" w:color="auto" w:fill="FFFFFF"/>
              <w:spacing w:line="260" w:lineRule="atLeast"/>
              <w:ind w:left="-79" w:right="-79"/>
              <w:contextualSpacing/>
              <w:jc w:val="center"/>
              <w:rPr>
                <w:rFonts w:cs="Times New Roman"/>
                <w:bCs/>
                <w:sz w:val="18"/>
                <w:szCs w:val="18"/>
                <w:cs/>
                <w:lang w:bidi="th-TH"/>
              </w:rPr>
            </w:pPr>
            <w:r w:rsidRPr="00AB5DFA">
              <w:rPr>
                <w:rFonts w:cs="Times New Roman"/>
                <w:bCs/>
                <w:sz w:val="18"/>
                <w:szCs w:val="18"/>
                <w:lang w:bidi="th-TH"/>
              </w:rPr>
              <w:t>Others</w:t>
            </w:r>
          </w:p>
        </w:tc>
        <w:tc>
          <w:tcPr>
            <w:tcW w:w="181" w:type="dxa"/>
            <w:tcBorders>
              <w:top w:val="single" w:sz="4" w:space="0" w:color="auto"/>
            </w:tcBorders>
            <w:vAlign w:val="bottom"/>
          </w:tcPr>
          <w:p w14:paraId="69182ED9"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rPr>
            </w:pPr>
          </w:p>
        </w:tc>
        <w:tc>
          <w:tcPr>
            <w:tcW w:w="1530" w:type="dxa"/>
            <w:tcBorders>
              <w:top w:val="single" w:sz="4" w:space="0" w:color="auto"/>
            </w:tcBorders>
            <w:vAlign w:val="bottom"/>
          </w:tcPr>
          <w:p w14:paraId="5FCA1CFD" w14:textId="77777777" w:rsidR="00670877" w:rsidRPr="00AB5DFA" w:rsidRDefault="00670877">
            <w:pPr>
              <w:spacing w:line="260" w:lineRule="atLeast"/>
              <w:jc w:val="center"/>
              <w:rPr>
                <w:rFonts w:cs="Times New Roman"/>
                <w:bCs/>
                <w:sz w:val="18"/>
                <w:szCs w:val="18"/>
                <w:cs/>
                <w:lang w:bidi="th-TH"/>
              </w:rPr>
            </w:pPr>
            <w:r w:rsidRPr="00AB5DFA">
              <w:rPr>
                <w:rFonts w:cs="Times New Roman"/>
                <w:bCs/>
                <w:sz w:val="18"/>
                <w:szCs w:val="18"/>
                <w:lang w:bidi="th-TH"/>
              </w:rPr>
              <w:t xml:space="preserve">Total </w:t>
            </w:r>
            <w:r w:rsidRPr="00AB5DFA">
              <w:rPr>
                <w:rFonts w:cs="Times New Roman"/>
                <w:bCs/>
                <w:sz w:val="18"/>
                <w:szCs w:val="18"/>
                <w:lang w:bidi="th-TH"/>
              </w:rPr>
              <w:br/>
              <w:t>banking business</w:t>
            </w:r>
          </w:p>
        </w:tc>
        <w:tc>
          <w:tcPr>
            <w:tcW w:w="180" w:type="dxa"/>
          </w:tcPr>
          <w:p w14:paraId="67C6EDCD"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rPr>
            </w:pPr>
          </w:p>
        </w:tc>
        <w:tc>
          <w:tcPr>
            <w:tcW w:w="1440" w:type="dxa"/>
            <w:vAlign w:val="bottom"/>
          </w:tcPr>
          <w:p w14:paraId="559DADC9" w14:textId="77777777" w:rsidR="00670877" w:rsidRPr="00AB5DFA" w:rsidRDefault="00670877">
            <w:pPr>
              <w:shd w:val="clear" w:color="auto" w:fill="FFFFFF"/>
              <w:spacing w:line="260" w:lineRule="atLeast"/>
              <w:ind w:left="-79" w:right="-79"/>
              <w:contextualSpacing/>
              <w:jc w:val="center"/>
              <w:rPr>
                <w:rFonts w:cs="Times New Roman"/>
                <w:bCs/>
                <w:sz w:val="18"/>
                <w:szCs w:val="18"/>
                <w:cs/>
                <w:lang w:val="en-US" w:bidi="th-TH"/>
              </w:rPr>
            </w:pPr>
            <w:r w:rsidRPr="00AB5DFA">
              <w:rPr>
                <w:rFonts w:cs="Times New Roman"/>
                <w:bCs/>
                <w:sz w:val="18"/>
                <w:szCs w:val="18"/>
                <w:lang w:bidi="th-TH"/>
              </w:rPr>
              <w:t>Elimination</w:t>
            </w:r>
          </w:p>
        </w:tc>
        <w:tc>
          <w:tcPr>
            <w:tcW w:w="182" w:type="dxa"/>
            <w:vAlign w:val="center"/>
          </w:tcPr>
          <w:p w14:paraId="1D20C978"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lang w:val="en-US"/>
              </w:rPr>
            </w:pPr>
          </w:p>
        </w:tc>
        <w:tc>
          <w:tcPr>
            <w:tcW w:w="1458" w:type="dxa"/>
            <w:vAlign w:val="bottom"/>
          </w:tcPr>
          <w:p w14:paraId="0DDDC515" w14:textId="77777777" w:rsidR="00670877" w:rsidRPr="00AB5DFA" w:rsidRDefault="00670877">
            <w:pPr>
              <w:shd w:val="clear" w:color="auto" w:fill="FFFFFF"/>
              <w:spacing w:line="260" w:lineRule="atLeast"/>
              <w:ind w:left="-79" w:right="-79"/>
              <w:contextualSpacing/>
              <w:jc w:val="center"/>
              <w:rPr>
                <w:rFonts w:cs="Times New Roman"/>
                <w:bCs/>
                <w:sz w:val="18"/>
                <w:szCs w:val="18"/>
                <w:cs/>
                <w:lang w:val="en-US" w:bidi="th-TH"/>
              </w:rPr>
            </w:pPr>
            <w:r w:rsidRPr="00AB5DFA">
              <w:rPr>
                <w:rFonts w:cs="Times New Roman"/>
                <w:bCs/>
                <w:sz w:val="18"/>
                <w:szCs w:val="18"/>
                <w:lang w:bidi="th-TH"/>
              </w:rPr>
              <w:t>Total</w:t>
            </w:r>
          </w:p>
        </w:tc>
      </w:tr>
      <w:tr w:rsidR="00670877" w:rsidRPr="00AB5DFA" w14:paraId="41A68828" w14:textId="77777777">
        <w:trPr>
          <w:cantSplit/>
          <w:trHeight w:val="20"/>
          <w:tblHeader/>
        </w:trPr>
        <w:tc>
          <w:tcPr>
            <w:tcW w:w="3879" w:type="dxa"/>
          </w:tcPr>
          <w:p w14:paraId="62B61E2F" w14:textId="77777777" w:rsidR="00670877" w:rsidRPr="00AB5DFA" w:rsidRDefault="00670877">
            <w:pPr>
              <w:spacing w:line="260" w:lineRule="atLeast"/>
              <w:ind w:left="916"/>
              <w:rPr>
                <w:rFonts w:cs="Times New Roman"/>
                <w:b/>
                <w:bCs/>
                <w:sz w:val="18"/>
                <w:szCs w:val="18"/>
                <w:cs/>
              </w:rPr>
            </w:pPr>
          </w:p>
        </w:tc>
        <w:tc>
          <w:tcPr>
            <w:tcW w:w="11641" w:type="dxa"/>
            <w:gridSpan w:val="14"/>
            <w:vAlign w:val="center"/>
          </w:tcPr>
          <w:p w14:paraId="7FB0EDFA" w14:textId="77777777" w:rsidR="00670877" w:rsidRPr="00AB5DFA" w:rsidRDefault="00670877">
            <w:pPr>
              <w:shd w:val="clear" w:color="auto" w:fill="FFFFFF"/>
              <w:spacing w:line="260" w:lineRule="atLeast"/>
              <w:ind w:left="-79" w:right="-79"/>
              <w:contextualSpacing/>
              <w:jc w:val="center"/>
              <w:rPr>
                <w:rFonts w:cs="Times New Roman"/>
                <w:bCs/>
                <w:i/>
                <w:iCs/>
                <w:sz w:val="18"/>
                <w:szCs w:val="18"/>
                <w:cs/>
                <w:lang w:val="en-US" w:bidi="th-TH"/>
              </w:rPr>
            </w:pPr>
            <w:r w:rsidRPr="00AB5DFA">
              <w:rPr>
                <w:rFonts w:cs="Times New Roman"/>
                <w:bCs/>
                <w:i/>
                <w:iCs/>
                <w:sz w:val="18"/>
                <w:szCs w:val="18"/>
                <w:lang w:val="en-US" w:bidi="th-TH"/>
              </w:rPr>
              <w:t>(in thousand Baht)</w:t>
            </w:r>
          </w:p>
        </w:tc>
      </w:tr>
      <w:tr w:rsidR="00A22D63" w:rsidRPr="00AB5DFA" w14:paraId="31461418" w14:textId="77777777">
        <w:trPr>
          <w:gridAfter w:val="1"/>
          <w:wAfter w:w="11" w:type="dxa"/>
          <w:cantSplit/>
          <w:trHeight w:val="60"/>
        </w:trPr>
        <w:tc>
          <w:tcPr>
            <w:tcW w:w="3879" w:type="dxa"/>
            <w:vAlign w:val="bottom"/>
          </w:tcPr>
          <w:p w14:paraId="2CC23595" w14:textId="77777777" w:rsidR="00A22D63" w:rsidRPr="00AB5DFA" w:rsidRDefault="00A22D63" w:rsidP="00A22D63">
            <w:pPr>
              <w:shd w:val="clear" w:color="auto" w:fill="FFFFFF"/>
              <w:tabs>
                <w:tab w:val="decimal" w:pos="0"/>
              </w:tabs>
              <w:spacing w:line="260" w:lineRule="atLeast"/>
              <w:ind w:left="916" w:right="-72"/>
              <w:contextualSpacing/>
              <w:rPr>
                <w:rFonts w:cs="Times New Roman"/>
                <w:sz w:val="18"/>
                <w:szCs w:val="18"/>
                <w:cs/>
                <w:lang w:val="en-US" w:bidi="th-TH"/>
              </w:rPr>
            </w:pPr>
            <w:r w:rsidRPr="00AB5DFA">
              <w:rPr>
                <w:rFonts w:cs="Times New Roman"/>
                <w:sz w:val="18"/>
                <w:szCs w:val="18"/>
                <w:lang w:val="en-US" w:bidi="th-TH"/>
              </w:rPr>
              <w:t>Net interest income</w:t>
            </w:r>
          </w:p>
        </w:tc>
        <w:tc>
          <w:tcPr>
            <w:tcW w:w="1530" w:type="dxa"/>
          </w:tcPr>
          <w:p w14:paraId="318E60CF" w14:textId="78ACD5E2" w:rsidR="00A22D63" w:rsidRPr="00AA6956" w:rsidRDefault="00A454F0" w:rsidP="00A22D63">
            <w:pPr>
              <w:shd w:val="clear" w:color="auto" w:fill="FFFFFF"/>
              <w:tabs>
                <w:tab w:val="decimal" w:pos="1326"/>
              </w:tabs>
              <w:spacing w:line="260" w:lineRule="atLeast"/>
              <w:ind w:left="-79" w:right="-72"/>
              <w:contextualSpacing/>
              <w:rPr>
                <w:rFonts w:cstheme="minorBidi"/>
                <w:sz w:val="18"/>
                <w:szCs w:val="22"/>
                <w:lang w:bidi="th-TH"/>
              </w:rPr>
            </w:pPr>
            <w:r>
              <w:rPr>
                <w:rFonts w:cstheme="minorBidi"/>
                <w:sz w:val="18"/>
                <w:szCs w:val="22"/>
                <w:lang w:bidi="th-TH"/>
              </w:rPr>
              <w:t>297</w:t>
            </w:r>
            <w:r w:rsidR="00A22D63" w:rsidRPr="00144B0B">
              <w:rPr>
                <w:rFonts w:cs="Times New Roman"/>
                <w:sz w:val="18"/>
                <w:szCs w:val="18"/>
              </w:rPr>
              <w:t xml:space="preserve"> </w:t>
            </w:r>
          </w:p>
        </w:tc>
        <w:tc>
          <w:tcPr>
            <w:tcW w:w="180" w:type="dxa"/>
            <w:vAlign w:val="bottom"/>
          </w:tcPr>
          <w:p w14:paraId="3E24AA35"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620" w:type="dxa"/>
            <w:vAlign w:val="bottom"/>
          </w:tcPr>
          <w:p w14:paraId="1FA29842" w14:textId="1AC4586E" w:rsidR="00A22D63" w:rsidRPr="00AB5DFA" w:rsidRDefault="00A454F0" w:rsidP="00A22D63">
            <w:pPr>
              <w:shd w:val="clear" w:color="auto" w:fill="FFFFFF"/>
              <w:tabs>
                <w:tab w:val="decimal" w:pos="1326"/>
              </w:tabs>
              <w:spacing w:line="260" w:lineRule="atLeast"/>
              <w:ind w:left="-79" w:right="-72"/>
              <w:contextualSpacing/>
              <w:rPr>
                <w:rFonts w:cs="Times New Roman"/>
                <w:sz w:val="18"/>
                <w:szCs w:val="18"/>
              </w:rPr>
            </w:pPr>
            <w:r>
              <w:rPr>
                <w:rFonts w:cs="Times New Roman"/>
                <w:sz w:val="18"/>
                <w:szCs w:val="18"/>
              </w:rPr>
              <w:t>5</w:t>
            </w:r>
            <w:r w:rsidR="00A22D63" w:rsidRPr="00144B0B">
              <w:rPr>
                <w:rFonts w:cs="Times New Roman"/>
                <w:sz w:val="18"/>
                <w:szCs w:val="18"/>
              </w:rPr>
              <w:t>,</w:t>
            </w:r>
            <w:r>
              <w:rPr>
                <w:rFonts w:cs="Times New Roman"/>
                <w:sz w:val="18"/>
                <w:szCs w:val="18"/>
              </w:rPr>
              <w:t>770</w:t>
            </w:r>
            <w:r w:rsidR="00A22D63" w:rsidRPr="00144B0B">
              <w:rPr>
                <w:rFonts w:cs="Times New Roman"/>
                <w:sz w:val="18"/>
                <w:szCs w:val="18"/>
              </w:rPr>
              <w:t>,</w:t>
            </w:r>
            <w:r>
              <w:rPr>
                <w:rFonts w:cs="Times New Roman"/>
                <w:sz w:val="18"/>
                <w:szCs w:val="18"/>
              </w:rPr>
              <w:t>399</w:t>
            </w:r>
          </w:p>
        </w:tc>
        <w:tc>
          <w:tcPr>
            <w:tcW w:w="180" w:type="dxa"/>
            <w:vAlign w:val="bottom"/>
          </w:tcPr>
          <w:p w14:paraId="3BB7F01F"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1A83AE6E" w14:textId="2068B3E8"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4</w:t>
            </w:r>
            <w:r w:rsidR="00A454F0">
              <w:rPr>
                <w:rFonts w:cs="Times New Roman"/>
                <w:sz w:val="18"/>
                <w:szCs w:val="18"/>
              </w:rPr>
              <w:t>36</w:t>
            </w:r>
            <w:r w:rsidRPr="00144B0B">
              <w:rPr>
                <w:rFonts w:cs="Times New Roman"/>
                <w:sz w:val="18"/>
                <w:szCs w:val="18"/>
              </w:rPr>
              <w:t>,</w:t>
            </w:r>
            <w:r w:rsidR="00A454F0">
              <w:rPr>
                <w:rFonts w:cs="Times New Roman"/>
                <w:sz w:val="18"/>
                <w:szCs w:val="18"/>
              </w:rPr>
              <w:t>284</w:t>
            </w:r>
          </w:p>
        </w:tc>
        <w:tc>
          <w:tcPr>
            <w:tcW w:w="180" w:type="dxa"/>
            <w:vAlign w:val="bottom"/>
          </w:tcPr>
          <w:p w14:paraId="48C76B48"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439" w:type="dxa"/>
            <w:vAlign w:val="bottom"/>
          </w:tcPr>
          <w:p w14:paraId="256B8146" w14:textId="38B905D3" w:rsidR="00A22D63" w:rsidRPr="00AB5DFA" w:rsidRDefault="00A454F0" w:rsidP="00A22D63">
            <w:pPr>
              <w:shd w:val="clear" w:color="auto" w:fill="FFFFFF"/>
              <w:tabs>
                <w:tab w:val="decimal" w:pos="1326"/>
              </w:tabs>
              <w:spacing w:line="260" w:lineRule="atLeast"/>
              <w:ind w:left="-79" w:right="-72"/>
              <w:contextualSpacing/>
              <w:rPr>
                <w:rFonts w:cs="Times New Roman"/>
                <w:sz w:val="18"/>
                <w:szCs w:val="18"/>
              </w:rPr>
            </w:pPr>
            <w:r>
              <w:rPr>
                <w:rFonts w:cs="Times New Roman"/>
                <w:sz w:val="18"/>
                <w:szCs w:val="18"/>
              </w:rPr>
              <w:t>926</w:t>
            </w:r>
            <w:r w:rsidR="00A22D63" w:rsidRPr="00144B0B">
              <w:rPr>
                <w:rFonts w:cs="Times New Roman"/>
                <w:sz w:val="18"/>
                <w:szCs w:val="18"/>
              </w:rPr>
              <w:t>,</w:t>
            </w:r>
            <w:r>
              <w:rPr>
                <w:rFonts w:cs="Times New Roman"/>
                <w:sz w:val="18"/>
                <w:szCs w:val="18"/>
              </w:rPr>
              <w:t>528</w:t>
            </w:r>
          </w:p>
        </w:tc>
        <w:tc>
          <w:tcPr>
            <w:tcW w:w="181" w:type="dxa"/>
            <w:vAlign w:val="bottom"/>
          </w:tcPr>
          <w:p w14:paraId="284B2549"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65E2269A" w14:textId="132DE671"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lang w:val="en-US"/>
              </w:rPr>
              <w:t>7,</w:t>
            </w:r>
            <w:r w:rsidR="00A454F0">
              <w:rPr>
                <w:rFonts w:cs="Times New Roman"/>
                <w:sz w:val="18"/>
                <w:szCs w:val="18"/>
                <w:lang w:val="en-US"/>
              </w:rPr>
              <w:t>133</w:t>
            </w:r>
            <w:r w:rsidRPr="00144B0B">
              <w:rPr>
                <w:rFonts w:cs="Times New Roman"/>
                <w:sz w:val="18"/>
                <w:szCs w:val="18"/>
                <w:lang w:val="en-US"/>
              </w:rPr>
              <w:t>,</w:t>
            </w:r>
            <w:r w:rsidR="00A454F0">
              <w:rPr>
                <w:rFonts w:cs="Times New Roman"/>
                <w:sz w:val="18"/>
                <w:szCs w:val="18"/>
                <w:lang w:val="en-US"/>
              </w:rPr>
              <w:t>211</w:t>
            </w:r>
          </w:p>
        </w:tc>
        <w:tc>
          <w:tcPr>
            <w:tcW w:w="180" w:type="dxa"/>
            <w:vAlign w:val="bottom"/>
          </w:tcPr>
          <w:p w14:paraId="2FEFCDEB"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440" w:type="dxa"/>
            <w:vAlign w:val="bottom"/>
          </w:tcPr>
          <w:p w14:paraId="1DBB8066" w14:textId="440C568C" w:rsidR="00A22D63" w:rsidRPr="00AB5DFA" w:rsidRDefault="00A22D63" w:rsidP="00A22D63">
            <w:pPr>
              <w:shd w:val="clear" w:color="auto" w:fill="FFFFFF"/>
              <w:tabs>
                <w:tab w:val="decimal" w:pos="1174"/>
              </w:tabs>
              <w:spacing w:line="260" w:lineRule="atLeast"/>
              <w:ind w:left="-79" w:right="-72"/>
              <w:contextualSpacing/>
              <w:rPr>
                <w:rFonts w:cs="Times New Roman"/>
                <w:sz w:val="18"/>
                <w:szCs w:val="18"/>
              </w:rPr>
            </w:pPr>
            <w:r>
              <w:rPr>
                <w:rFonts w:cs="Times New Roman"/>
                <w:sz w:val="18"/>
                <w:szCs w:val="18"/>
              </w:rPr>
              <w:t>-</w:t>
            </w:r>
          </w:p>
        </w:tc>
        <w:tc>
          <w:tcPr>
            <w:tcW w:w="182" w:type="dxa"/>
            <w:vAlign w:val="bottom"/>
          </w:tcPr>
          <w:p w14:paraId="3D397C3B"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458" w:type="dxa"/>
          </w:tcPr>
          <w:p w14:paraId="615FBF98" w14:textId="3D535FE8" w:rsidR="00A22D63" w:rsidRPr="00AB5DFA" w:rsidRDefault="00A22D63" w:rsidP="00A22D63">
            <w:pPr>
              <w:shd w:val="clear" w:color="auto" w:fill="FFFFFF"/>
              <w:tabs>
                <w:tab w:val="decimal" w:pos="1187"/>
              </w:tabs>
              <w:spacing w:line="260" w:lineRule="atLeast"/>
              <w:ind w:left="-79" w:right="-72"/>
              <w:contextualSpacing/>
              <w:rPr>
                <w:rFonts w:cs="Times New Roman"/>
                <w:sz w:val="18"/>
                <w:szCs w:val="18"/>
              </w:rPr>
            </w:pPr>
            <w:r w:rsidRPr="00144B0B">
              <w:rPr>
                <w:rFonts w:cs="Times New Roman"/>
                <w:sz w:val="18"/>
                <w:szCs w:val="18"/>
                <w:lang w:val="en-US"/>
              </w:rPr>
              <w:t>7,</w:t>
            </w:r>
            <w:r w:rsidR="00A454F0">
              <w:rPr>
                <w:rFonts w:cs="Times New Roman"/>
                <w:sz w:val="18"/>
                <w:szCs w:val="18"/>
                <w:lang w:val="en-US"/>
              </w:rPr>
              <w:t>133</w:t>
            </w:r>
            <w:r w:rsidRPr="00144B0B">
              <w:rPr>
                <w:rFonts w:cs="Times New Roman"/>
                <w:sz w:val="18"/>
                <w:szCs w:val="18"/>
                <w:lang w:val="en-US"/>
              </w:rPr>
              <w:t>,</w:t>
            </w:r>
            <w:r w:rsidR="00A454F0">
              <w:rPr>
                <w:rFonts w:cs="Times New Roman"/>
                <w:sz w:val="18"/>
                <w:szCs w:val="18"/>
                <w:lang w:val="en-US"/>
              </w:rPr>
              <w:t>508</w:t>
            </w:r>
          </w:p>
        </w:tc>
      </w:tr>
      <w:tr w:rsidR="00A22D63" w:rsidRPr="00AB5DFA" w14:paraId="26F5B5AE" w14:textId="77777777">
        <w:trPr>
          <w:gridAfter w:val="1"/>
          <w:wAfter w:w="11" w:type="dxa"/>
          <w:cantSplit/>
          <w:trHeight w:val="60"/>
        </w:trPr>
        <w:tc>
          <w:tcPr>
            <w:tcW w:w="3879" w:type="dxa"/>
            <w:vAlign w:val="bottom"/>
          </w:tcPr>
          <w:p w14:paraId="687DA971" w14:textId="6F497CC9" w:rsidR="00A22D63" w:rsidRPr="00AB5DFA" w:rsidRDefault="00A22D63" w:rsidP="00A22D63">
            <w:pPr>
              <w:shd w:val="clear" w:color="auto" w:fill="FFFFFF"/>
              <w:tabs>
                <w:tab w:val="decimal" w:pos="0"/>
              </w:tabs>
              <w:spacing w:line="260" w:lineRule="atLeast"/>
              <w:ind w:left="916" w:right="-72"/>
              <w:contextualSpacing/>
              <w:rPr>
                <w:rFonts w:cs="Times New Roman"/>
                <w:sz w:val="18"/>
                <w:szCs w:val="18"/>
                <w:lang w:val="en-US" w:bidi="th-TH"/>
              </w:rPr>
            </w:pPr>
            <w:r w:rsidRPr="00AB5DFA">
              <w:rPr>
                <w:rFonts w:cs="Times New Roman"/>
                <w:sz w:val="18"/>
                <w:szCs w:val="18"/>
                <w:lang w:val="en-US" w:bidi="th-TH"/>
              </w:rPr>
              <w:t>Non-interest income, net</w:t>
            </w:r>
          </w:p>
        </w:tc>
        <w:tc>
          <w:tcPr>
            <w:tcW w:w="1530" w:type="dxa"/>
            <w:tcBorders>
              <w:bottom w:val="single" w:sz="4" w:space="0" w:color="auto"/>
            </w:tcBorders>
          </w:tcPr>
          <w:p w14:paraId="37DA5441" w14:textId="3189E7B5"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2</w:t>
            </w:r>
            <w:r w:rsidR="00A454F0">
              <w:rPr>
                <w:rFonts w:cstheme="minorBidi"/>
                <w:sz w:val="18"/>
                <w:szCs w:val="22"/>
                <w:lang w:bidi="th-TH"/>
              </w:rPr>
              <w:t>4</w:t>
            </w:r>
            <w:r w:rsidRPr="00144B0B">
              <w:rPr>
                <w:rFonts w:cs="Times New Roman"/>
                <w:sz w:val="18"/>
                <w:szCs w:val="18"/>
              </w:rPr>
              <w:t>,</w:t>
            </w:r>
            <w:r w:rsidR="00A454F0">
              <w:rPr>
                <w:rFonts w:cs="Times New Roman"/>
                <w:sz w:val="18"/>
                <w:szCs w:val="18"/>
              </w:rPr>
              <w:t>270</w:t>
            </w:r>
            <w:r w:rsidRPr="00144B0B">
              <w:rPr>
                <w:rFonts w:cs="Times New Roman"/>
                <w:sz w:val="18"/>
                <w:szCs w:val="18"/>
              </w:rPr>
              <w:t xml:space="preserve"> </w:t>
            </w:r>
          </w:p>
        </w:tc>
        <w:tc>
          <w:tcPr>
            <w:tcW w:w="180" w:type="dxa"/>
            <w:vAlign w:val="bottom"/>
          </w:tcPr>
          <w:p w14:paraId="4DDF1349"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620" w:type="dxa"/>
            <w:vAlign w:val="bottom"/>
          </w:tcPr>
          <w:p w14:paraId="01F3B0EA"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7CD6A8DE"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52193EC4"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2D89C82F"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439" w:type="dxa"/>
            <w:vAlign w:val="bottom"/>
          </w:tcPr>
          <w:p w14:paraId="19D18AE5"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81" w:type="dxa"/>
            <w:vAlign w:val="bottom"/>
          </w:tcPr>
          <w:p w14:paraId="16CA222D"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530" w:type="dxa"/>
            <w:tcBorders>
              <w:bottom w:val="single" w:sz="4" w:space="0" w:color="auto"/>
            </w:tcBorders>
            <w:vAlign w:val="bottom"/>
          </w:tcPr>
          <w:p w14:paraId="638DC78D" w14:textId="71451FD4" w:rsidR="00A22D63" w:rsidRPr="00AB5DFA" w:rsidRDefault="00A454F0" w:rsidP="00A22D63">
            <w:pPr>
              <w:shd w:val="clear" w:color="auto" w:fill="FFFFFF"/>
              <w:tabs>
                <w:tab w:val="decimal" w:pos="1326"/>
              </w:tabs>
              <w:spacing w:line="260" w:lineRule="atLeast"/>
              <w:ind w:left="-79" w:right="-72"/>
              <w:contextualSpacing/>
              <w:rPr>
                <w:rFonts w:cs="Times New Roman"/>
                <w:sz w:val="18"/>
                <w:szCs w:val="18"/>
              </w:rPr>
            </w:pPr>
            <w:r>
              <w:rPr>
                <w:rFonts w:cs="Times New Roman"/>
                <w:sz w:val="18"/>
                <w:szCs w:val="18"/>
              </w:rPr>
              <w:t>2</w:t>
            </w:r>
            <w:r w:rsidR="00A22D63" w:rsidRPr="00144B0B">
              <w:rPr>
                <w:rFonts w:cs="Times New Roman"/>
                <w:sz w:val="18"/>
                <w:szCs w:val="18"/>
              </w:rPr>
              <w:t>,</w:t>
            </w:r>
            <w:r w:rsidR="002C3EB0">
              <w:rPr>
                <w:rFonts w:cs="Times New Roman"/>
                <w:sz w:val="18"/>
                <w:szCs w:val="18"/>
              </w:rPr>
              <w:t>077</w:t>
            </w:r>
          </w:p>
        </w:tc>
        <w:tc>
          <w:tcPr>
            <w:tcW w:w="180" w:type="dxa"/>
            <w:vAlign w:val="bottom"/>
          </w:tcPr>
          <w:p w14:paraId="512D56B2"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440" w:type="dxa"/>
            <w:tcBorders>
              <w:bottom w:val="single" w:sz="4" w:space="0" w:color="auto"/>
            </w:tcBorders>
            <w:vAlign w:val="bottom"/>
          </w:tcPr>
          <w:p w14:paraId="5363C8C6" w14:textId="03E30F1E" w:rsidR="00A22D63" w:rsidRPr="00AB5DFA" w:rsidRDefault="00A22D63" w:rsidP="00A22D63">
            <w:pPr>
              <w:shd w:val="clear" w:color="auto" w:fill="FFFFFF"/>
              <w:tabs>
                <w:tab w:val="decimal" w:pos="1174"/>
              </w:tabs>
              <w:spacing w:line="260" w:lineRule="atLeast"/>
              <w:ind w:left="-79" w:right="-72"/>
              <w:contextualSpacing/>
              <w:rPr>
                <w:rFonts w:cs="Times New Roman"/>
                <w:sz w:val="18"/>
                <w:szCs w:val="18"/>
              </w:rPr>
            </w:pPr>
            <w:r w:rsidRPr="00144B0B">
              <w:rPr>
                <w:rFonts w:cs="Times New Roman"/>
                <w:sz w:val="18"/>
                <w:szCs w:val="18"/>
              </w:rPr>
              <w:t>(2,</w:t>
            </w:r>
            <w:r w:rsidR="00A454F0">
              <w:rPr>
                <w:rFonts w:cs="Times New Roman"/>
                <w:sz w:val="18"/>
                <w:szCs w:val="18"/>
              </w:rPr>
              <w:t>59</w:t>
            </w:r>
            <w:r w:rsidR="00EC78CA">
              <w:rPr>
                <w:rFonts w:cs="Times New Roman"/>
                <w:sz w:val="18"/>
                <w:szCs w:val="18"/>
              </w:rPr>
              <w:t>2</w:t>
            </w:r>
            <w:r w:rsidRPr="00144B0B">
              <w:rPr>
                <w:rFonts w:cs="Times New Roman"/>
                <w:sz w:val="18"/>
                <w:szCs w:val="18"/>
              </w:rPr>
              <w:t>)</w:t>
            </w:r>
          </w:p>
        </w:tc>
        <w:tc>
          <w:tcPr>
            <w:tcW w:w="182" w:type="dxa"/>
            <w:vAlign w:val="bottom"/>
          </w:tcPr>
          <w:p w14:paraId="361A332A"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458" w:type="dxa"/>
            <w:tcBorders>
              <w:bottom w:val="single" w:sz="4" w:space="0" w:color="auto"/>
            </w:tcBorders>
          </w:tcPr>
          <w:p w14:paraId="2629A6EE" w14:textId="5B4046A7" w:rsidR="00A22D63" w:rsidRPr="00AB5DFA" w:rsidRDefault="00A454F0" w:rsidP="00A22D63">
            <w:pPr>
              <w:shd w:val="clear" w:color="auto" w:fill="FFFFFF"/>
              <w:tabs>
                <w:tab w:val="decimal" w:pos="1187"/>
              </w:tabs>
              <w:spacing w:line="260" w:lineRule="atLeast"/>
              <w:ind w:left="-79" w:right="-72"/>
              <w:contextualSpacing/>
              <w:rPr>
                <w:rFonts w:cs="Times New Roman"/>
                <w:sz w:val="18"/>
                <w:szCs w:val="18"/>
              </w:rPr>
            </w:pPr>
            <w:r>
              <w:rPr>
                <w:rFonts w:cs="Times New Roman"/>
                <w:sz w:val="18"/>
                <w:szCs w:val="18"/>
                <w:lang w:val="en-US"/>
              </w:rPr>
              <w:t>23</w:t>
            </w:r>
            <w:r w:rsidR="00A22D63" w:rsidRPr="00144B0B">
              <w:rPr>
                <w:rFonts w:cs="Times New Roman"/>
                <w:sz w:val="18"/>
                <w:szCs w:val="18"/>
                <w:lang w:val="en-US"/>
              </w:rPr>
              <w:t>,</w:t>
            </w:r>
            <w:r>
              <w:rPr>
                <w:rFonts w:cs="Times New Roman"/>
                <w:sz w:val="18"/>
                <w:szCs w:val="18"/>
                <w:lang w:val="en-US"/>
              </w:rPr>
              <w:t>755</w:t>
            </w:r>
          </w:p>
        </w:tc>
      </w:tr>
      <w:tr w:rsidR="00A22D63" w:rsidRPr="00AB5DFA" w14:paraId="37B8FFD7" w14:textId="77777777">
        <w:trPr>
          <w:gridAfter w:val="1"/>
          <w:wAfter w:w="11" w:type="dxa"/>
          <w:cantSplit/>
          <w:trHeight w:val="50"/>
        </w:trPr>
        <w:tc>
          <w:tcPr>
            <w:tcW w:w="3879" w:type="dxa"/>
            <w:vAlign w:val="bottom"/>
          </w:tcPr>
          <w:p w14:paraId="3B47970C" w14:textId="77777777" w:rsidR="00A22D63" w:rsidRPr="00AB5DFA" w:rsidRDefault="00A22D63" w:rsidP="00A22D63">
            <w:pPr>
              <w:shd w:val="clear" w:color="auto" w:fill="FFFFFF"/>
              <w:spacing w:line="260" w:lineRule="atLeast"/>
              <w:ind w:left="916" w:right="-72"/>
              <w:contextualSpacing/>
              <w:rPr>
                <w:rFonts w:cs="Times New Roman"/>
                <w:b/>
                <w:bCs/>
                <w:sz w:val="18"/>
                <w:szCs w:val="18"/>
              </w:rPr>
            </w:pPr>
            <w:r w:rsidRPr="00AB5DFA">
              <w:rPr>
                <w:rFonts w:cs="Times New Roman"/>
                <w:b/>
                <w:bCs/>
                <w:sz w:val="18"/>
                <w:szCs w:val="18"/>
              </w:rPr>
              <w:t>Total operating income</w:t>
            </w:r>
          </w:p>
        </w:tc>
        <w:tc>
          <w:tcPr>
            <w:tcW w:w="1530" w:type="dxa"/>
            <w:tcBorders>
              <w:top w:val="single" w:sz="4" w:space="0" w:color="auto"/>
            </w:tcBorders>
          </w:tcPr>
          <w:p w14:paraId="447A8219" w14:textId="2F659ADF"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rPr>
              <w:t>2</w:t>
            </w:r>
            <w:r w:rsidR="00A454F0">
              <w:rPr>
                <w:rFonts w:cs="Times New Roman"/>
                <w:b/>
                <w:bCs/>
                <w:sz w:val="18"/>
                <w:szCs w:val="18"/>
              </w:rPr>
              <w:t>4</w:t>
            </w:r>
            <w:r w:rsidRPr="00144B0B">
              <w:rPr>
                <w:rFonts w:cs="Times New Roman"/>
                <w:b/>
                <w:bCs/>
                <w:sz w:val="18"/>
                <w:szCs w:val="18"/>
              </w:rPr>
              <w:t>,</w:t>
            </w:r>
            <w:r w:rsidR="00A454F0">
              <w:rPr>
                <w:rFonts w:cs="Times New Roman"/>
                <w:b/>
                <w:bCs/>
                <w:sz w:val="18"/>
                <w:szCs w:val="18"/>
              </w:rPr>
              <w:t>567</w:t>
            </w:r>
            <w:r w:rsidRPr="00144B0B">
              <w:rPr>
                <w:rFonts w:cs="Times New Roman"/>
                <w:b/>
                <w:bCs/>
                <w:sz w:val="18"/>
                <w:szCs w:val="18"/>
              </w:rPr>
              <w:t xml:space="preserve"> </w:t>
            </w:r>
          </w:p>
        </w:tc>
        <w:tc>
          <w:tcPr>
            <w:tcW w:w="180" w:type="dxa"/>
            <w:vAlign w:val="bottom"/>
          </w:tcPr>
          <w:p w14:paraId="2ADDD1A6"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620" w:type="dxa"/>
            <w:vAlign w:val="bottom"/>
          </w:tcPr>
          <w:p w14:paraId="1AC09B9B"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6A1E5C07"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530" w:type="dxa"/>
            <w:vAlign w:val="bottom"/>
          </w:tcPr>
          <w:p w14:paraId="29BD66C4"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621C2818"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439" w:type="dxa"/>
            <w:vAlign w:val="bottom"/>
          </w:tcPr>
          <w:p w14:paraId="6D3B1814"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81" w:type="dxa"/>
            <w:vAlign w:val="bottom"/>
          </w:tcPr>
          <w:p w14:paraId="0F179EAC"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530" w:type="dxa"/>
            <w:tcBorders>
              <w:top w:val="single" w:sz="4" w:space="0" w:color="auto"/>
            </w:tcBorders>
            <w:vAlign w:val="bottom"/>
          </w:tcPr>
          <w:p w14:paraId="182ED313" w14:textId="4BE3613D"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rPr>
              <w:t>7,</w:t>
            </w:r>
            <w:r w:rsidR="00A454F0">
              <w:rPr>
                <w:rFonts w:cs="Times New Roman"/>
                <w:b/>
                <w:bCs/>
                <w:sz w:val="18"/>
                <w:szCs w:val="18"/>
              </w:rPr>
              <w:t>135</w:t>
            </w:r>
            <w:r w:rsidRPr="00144B0B">
              <w:rPr>
                <w:rFonts w:cs="Times New Roman"/>
                <w:b/>
                <w:bCs/>
                <w:sz w:val="18"/>
                <w:szCs w:val="18"/>
              </w:rPr>
              <w:t>,</w:t>
            </w:r>
            <w:r w:rsidR="00A454F0">
              <w:rPr>
                <w:rFonts w:cs="Times New Roman"/>
                <w:b/>
                <w:bCs/>
                <w:sz w:val="18"/>
                <w:szCs w:val="18"/>
              </w:rPr>
              <w:t>2</w:t>
            </w:r>
            <w:r w:rsidR="002C3EB0">
              <w:rPr>
                <w:rFonts w:cs="Times New Roman"/>
                <w:b/>
                <w:bCs/>
                <w:sz w:val="18"/>
                <w:szCs w:val="18"/>
              </w:rPr>
              <w:t>88</w:t>
            </w:r>
          </w:p>
        </w:tc>
        <w:tc>
          <w:tcPr>
            <w:tcW w:w="180" w:type="dxa"/>
            <w:vAlign w:val="bottom"/>
          </w:tcPr>
          <w:p w14:paraId="57644848"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440" w:type="dxa"/>
            <w:tcBorders>
              <w:top w:val="single" w:sz="4" w:space="0" w:color="auto"/>
            </w:tcBorders>
            <w:vAlign w:val="bottom"/>
          </w:tcPr>
          <w:p w14:paraId="3D35DDD4" w14:textId="6D164291" w:rsidR="00A22D63" w:rsidRPr="00AB5DFA" w:rsidRDefault="00A22D63" w:rsidP="00A22D63">
            <w:pPr>
              <w:shd w:val="clear" w:color="auto" w:fill="FFFFFF"/>
              <w:tabs>
                <w:tab w:val="decimal" w:pos="1174"/>
              </w:tabs>
              <w:spacing w:line="260" w:lineRule="atLeast"/>
              <w:ind w:left="-79" w:right="-72"/>
              <w:contextualSpacing/>
              <w:rPr>
                <w:rFonts w:cs="Times New Roman"/>
                <w:b/>
                <w:bCs/>
                <w:sz w:val="18"/>
                <w:szCs w:val="18"/>
                <w:cs/>
                <w:lang w:bidi="th-TH"/>
              </w:rPr>
            </w:pPr>
            <w:r w:rsidRPr="00144B0B">
              <w:rPr>
                <w:rFonts w:cs="Times New Roman"/>
                <w:b/>
                <w:bCs/>
                <w:sz w:val="18"/>
                <w:szCs w:val="18"/>
                <w:lang w:bidi="th-TH"/>
              </w:rPr>
              <w:t>(2,</w:t>
            </w:r>
            <w:r w:rsidR="00A454F0">
              <w:rPr>
                <w:rFonts w:cs="Times New Roman"/>
                <w:b/>
                <w:bCs/>
                <w:sz w:val="18"/>
                <w:szCs w:val="18"/>
                <w:lang w:bidi="th-TH"/>
              </w:rPr>
              <w:t>59</w:t>
            </w:r>
            <w:r w:rsidR="00EC78CA">
              <w:rPr>
                <w:rFonts w:cs="Times New Roman"/>
                <w:b/>
                <w:bCs/>
                <w:sz w:val="18"/>
                <w:szCs w:val="18"/>
                <w:lang w:bidi="th-TH"/>
              </w:rPr>
              <w:t>2</w:t>
            </w:r>
            <w:r w:rsidRPr="00144B0B">
              <w:rPr>
                <w:rFonts w:cs="Times New Roman"/>
                <w:b/>
                <w:bCs/>
                <w:sz w:val="18"/>
                <w:szCs w:val="18"/>
                <w:lang w:bidi="th-TH"/>
              </w:rPr>
              <w:t>)</w:t>
            </w:r>
          </w:p>
        </w:tc>
        <w:tc>
          <w:tcPr>
            <w:tcW w:w="182" w:type="dxa"/>
            <w:vAlign w:val="bottom"/>
          </w:tcPr>
          <w:p w14:paraId="568BE887"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458" w:type="dxa"/>
            <w:tcBorders>
              <w:top w:val="single" w:sz="4" w:space="0" w:color="auto"/>
            </w:tcBorders>
          </w:tcPr>
          <w:p w14:paraId="50646D11" w14:textId="20C69F0B" w:rsidR="00A22D63" w:rsidRPr="00AB5DFA" w:rsidRDefault="00A22D63" w:rsidP="00A22D63">
            <w:pPr>
              <w:shd w:val="clear" w:color="auto" w:fill="FFFFFF"/>
              <w:tabs>
                <w:tab w:val="decimal" w:pos="1187"/>
              </w:tabs>
              <w:spacing w:line="260" w:lineRule="atLeast"/>
              <w:ind w:left="-79" w:right="-72"/>
              <w:contextualSpacing/>
              <w:rPr>
                <w:rFonts w:cs="Times New Roman"/>
                <w:b/>
                <w:bCs/>
                <w:sz w:val="18"/>
                <w:szCs w:val="18"/>
                <w:lang w:val="en-US"/>
              </w:rPr>
            </w:pPr>
            <w:r w:rsidRPr="00144B0B">
              <w:rPr>
                <w:rFonts w:cs="Times New Roman"/>
                <w:b/>
                <w:bCs/>
                <w:sz w:val="18"/>
                <w:szCs w:val="18"/>
                <w:lang w:val="en-US"/>
              </w:rPr>
              <w:t>7,</w:t>
            </w:r>
            <w:r w:rsidR="00A454F0">
              <w:rPr>
                <w:rFonts w:cs="Times New Roman"/>
                <w:b/>
                <w:bCs/>
                <w:sz w:val="18"/>
                <w:szCs w:val="18"/>
                <w:lang w:val="en-US"/>
              </w:rPr>
              <w:t>157</w:t>
            </w:r>
            <w:r w:rsidRPr="00144B0B">
              <w:rPr>
                <w:rFonts w:cs="Times New Roman"/>
                <w:b/>
                <w:bCs/>
                <w:sz w:val="18"/>
                <w:szCs w:val="18"/>
                <w:lang w:val="en-US"/>
              </w:rPr>
              <w:t>,</w:t>
            </w:r>
            <w:r w:rsidR="00A454F0">
              <w:rPr>
                <w:rFonts w:cs="Times New Roman"/>
                <w:b/>
                <w:bCs/>
                <w:sz w:val="18"/>
                <w:szCs w:val="18"/>
                <w:lang w:val="en-US"/>
              </w:rPr>
              <w:t>263</w:t>
            </w:r>
          </w:p>
        </w:tc>
      </w:tr>
      <w:tr w:rsidR="00A22D63" w:rsidRPr="00AB5DFA" w14:paraId="5585C7CA" w14:textId="77777777">
        <w:trPr>
          <w:gridAfter w:val="1"/>
          <w:wAfter w:w="11" w:type="dxa"/>
          <w:cantSplit/>
          <w:trHeight w:val="60"/>
        </w:trPr>
        <w:tc>
          <w:tcPr>
            <w:tcW w:w="3879" w:type="dxa"/>
            <w:vAlign w:val="bottom"/>
          </w:tcPr>
          <w:p w14:paraId="4F3BACB4" w14:textId="77777777" w:rsidR="00A22D63" w:rsidRPr="00AB5DFA" w:rsidRDefault="00A22D63" w:rsidP="00A22D63">
            <w:pPr>
              <w:shd w:val="clear" w:color="auto" w:fill="FFFFFF"/>
              <w:spacing w:line="260" w:lineRule="atLeast"/>
              <w:ind w:left="916" w:right="-72"/>
              <w:contextualSpacing/>
              <w:rPr>
                <w:rFonts w:cs="Times New Roman"/>
                <w:b/>
                <w:bCs/>
                <w:sz w:val="18"/>
                <w:szCs w:val="18"/>
              </w:rPr>
            </w:pPr>
            <w:r w:rsidRPr="00AB5DFA">
              <w:rPr>
                <w:rFonts w:cs="Times New Roman"/>
                <w:sz w:val="18"/>
                <w:szCs w:val="18"/>
              </w:rPr>
              <w:t>Total operating expenses</w:t>
            </w:r>
          </w:p>
        </w:tc>
        <w:tc>
          <w:tcPr>
            <w:tcW w:w="1530" w:type="dxa"/>
            <w:tcBorders>
              <w:bottom w:val="single" w:sz="4" w:space="0" w:color="auto"/>
            </w:tcBorders>
            <w:vAlign w:val="bottom"/>
          </w:tcPr>
          <w:p w14:paraId="3F5D47D0" w14:textId="55117E5E"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w:t>
            </w:r>
            <w:r w:rsidR="00A454F0">
              <w:rPr>
                <w:rFonts w:cs="Times New Roman"/>
                <w:sz w:val="18"/>
                <w:szCs w:val="18"/>
              </w:rPr>
              <w:t>45</w:t>
            </w:r>
            <w:r w:rsidRPr="00144B0B">
              <w:rPr>
                <w:rFonts w:cs="Times New Roman"/>
                <w:sz w:val="18"/>
                <w:szCs w:val="18"/>
              </w:rPr>
              <w:t>,</w:t>
            </w:r>
            <w:r w:rsidR="00A454F0">
              <w:rPr>
                <w:rFonts w:cs="Times New Roman"/>
                <w:sz w:val="18"/>
                <w:szCs w:val="18"/>
              </w:rPr>
              <w:t>828</w:t>
            </w:r>
            <w:r w:rsidRPr="00144B0B">
              <w:rPr>
                <w:rFonts w:cs="Times New Roman"/>
                <w:sz w:val="18"/>
                <w:szCs w:val="18"/>
              </w:rPr>
              <w:t>)</w:t>
            </w:r>
          </w:p>
        </w:tc>
        <w:tc>
          <w:tcPr>
            <w:tcW w:w="180" w:type="dxa"/>
            <w:vAlign w:val="bottom"/>
          </w:tcPr>
          <w:p w14:paraId="7898C8E8"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620" w:type="dxa"/>
            <w:vAlign w:val="bottom"/>
          </w:tcPr>
          <w:p w14:paraId="18605E06"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4403DBD4"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63153113"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3F0896AB"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439" w:type="dxa"/>
            <w:vAlign w:val="bottom"/>
          </w:tcPr>
          <w:p w14:paraId="4789061F"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81" w:type="dxa"/>
            <w:vAlign w:val="bottom"/>
          </w:tcPr>
          <w:p w14:paraId="6EBCB198"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530" w:type="dxa"/>
            <w:tcBorders>
              <w:bottom w:val="single" w:sz="4" w:space="0" w:color="auto"/>
            </w:tcBorders>
            <w:vAlign w:val="bottom"/>
          </w:tcPr>
          <w:p w14:paraId="57F6085B" w14:textId="0A04939D"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w:t>
            </w:r>
            <w:r w:rsidR="00A454F0">
              <w:rPr>
                <w:rFonts w:cs="Times New Roman"/>
                <w:sz w:val="18"/>
                <w:szCs w:val="18"/>
              </w:rPr>
              <w:t>3</w:t>
            </w:r>
            <w:r w:rsidRPr="00144B0B">
              <w:rPr>
                <w:rFonts w:cs="Times New Roman"/>
                <w:sz w:val="18"/>
                <w:szCs w:val="18"/>
              </w:rPr>
              <w:t>,</w:t>
            </w:r>
            <w:r w:rsidR="00A454F0">
              <w:rPr>
                <w:rFonts w:cs="Times New Roman"/>
                <w:sz w:val="18"/>
                <w:szCs w:val="18"/>
              </w:rPr>
              <w:t>015</w:t>
            </w:r>
            <w:r w:rsidRPr="00144B0B">
              <w:rPr>
                <w:rFonts w:cs="Times New Roman"/>
                <w:sz w:val="18"/>
                <w:szCs w:val="18"/>
              </w:rPr>
              <w:t>,</w:t>
            </w:r>
            <w:r w:rsidR="00A454F0">
              <w:rPr>
                <w:rFonts w:cs="Times New Roman"/>
                <w:sz w:val="18"/>
                <w:szCs w:val="18"/>
              </w:rPr>
              <w:t>08</w:t>
            </w:r>
            <w:r w:rsidR="002C3EB0">
              <w:rPr>
                <w:rFonts w:cs="Times New Roman"/>
                <w:sz w:val="18"/>
                <w:szCs w:val="18"/>
              </w:rPr>
              <w:t>8</w:t>
            </w:r>
            <w:r w:rsidRPr="00144B0B">
              <w:rPr>
                <w:rFonts w:cs="Times New Roman"/>
                <w:sz w:val="18"/>
                <w:szCs w:val="18"/>
              </w:rPr>
              <w:t>)</w:t>
            </w:r>
          </w:p>
        </w:tc>
        <w:tc>
          <w:tcPr>
            <w:tcW w:w="180" w:type="dxa"/>
            <w:vAlign w:val="bottom"/>
          </w:tcPr>
          <w:p w14:paraId="14AB79E1"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440" w:type="dxa"/>
            <w:tcBorders>
              <w:bottom w:val="single" w:sz="4" w:space="0" w:color="auto"/>
            </w:tcBorders>
            <w:vAlign w:val="bottom"/>
          </w:tcPr>
          <w:p w14:paraId="116F7905" w14:textId="6C9FA6E7" w:rsidR="00A22D63" w:rsidRPr="00AB5DFA" w:rsidRDefault="00A454F0" w:rsidP="00A22D63">
            <w:pPr>
              <w:shd w:val="clear" w:color="auto" w:fill="FFFFFF"/>
              <w:tabs>
                <w:tab w:val="decimal" w:pos="1174"/>
              </w:tabs>
              <w:spacing w:line="260" w:lineRule="atLeast"/>
              <w:ind w:left="-79" w:right="-72"/>
              <w:contextualSpacing/>
              <w:rPr>
                <w:rFonts w:cs="Times New Roman"/>
                <w:sz w:val="18"/>
                <w:szCs w:val="18"/>
              </w:rPr>
            </w:pPr>
            <w:r>
              <w:rPr>
                <w:rFonts w:cs="Times New Roman"/>
                <w:sz w:val="18"/>
                <w:szCs w:val="18"/>
                <w:lang w:val="en-US"/>
              </w:rPr>
              <w:t>2</w:t>
            </w:r>
            <w:r w:rsidR="00A22D63" w:rsidRPr="00144B0B">
              <w:rPr>
                <w:rFonts w:cs="Times New Roman"/>
                <w:sz w:val="18"/>
                <w:szCs w:val="18"/>
                <w:lang w:val="en-US"/>
              </w:rPr>
              <w:t>,</w:t>
            </w:r>
            <w:r>
              <w:rPr>
                <w:rFonts w:cs="Times New Roman"/>
                <w:sz w:val="18"/>
                <w:szCs w:val="18"/>
                <w:lang w:val="en-US"/>
              </w:rPr>
              <w:t>47</w:t>
            </w:r>
            <w:r w:rsidR="00EC78CA">
              <w:rPr>
                <w:rFonts w:cs="Times New Roman"/>
                <w:sz w:val="18"/>
                <w:szCs w:val="18"/>
                <w:lang w:val="en-US"/>
              </w:rPr>
              <w:t>8</w:t>
            </w:r>
          </w:p>
        </w:tc>
        <w:tc>
          <w:tcPr>
            <w:tcW w:w="182" w:type="dxa"/>
            <w:vAlign w:val="bottom"/>
          </w:tcPr>
          <w:p w14:paraId="7C8264D8"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458" w:type="dxa"/>
            <w:tcBorders>
              <w:bottom w:val="single" w:sz="4" w:space="0" w:color="auto"/>
            </w:tcBorders>
          </w:tcPr>
          <w:p w14:paraId="31639CDE" w14:textId="49E0A074" w:rsidR="00A22D63" w:rsidRPr="00AB5DFA" w:rsidRDefault="00A22D63" w:rsidP="00A22D63">
            <w:pPr>
              <w:shd w:val="clear" w:color="auto" w:fill="FFFFFF"/>
              <w:tabs>
                <w:tab w:val="decimal" w:pos="1187"/>
              </w:tabs>
              <w:spacing w:line="260" w:lineRule="atLeast"/>
              <w:ind w:left="-79" w:right="-72"/>
              <w:contextualSpacing/>
              <w:rPr>
                <w:rFonts w:cs="Times New Roman"/>
                <w:sz w:val="18"/>
                <w:szCs w:val="18"/>
              </w:rPr>
            </w:pPr>
            <w:r w:rsidRPr="00144B0B">
              <w:rPr>
                <w:rFonts w:cs="Times New Roman"/>
                <w:sz w:val="18"/>
                <w:szCs w:val="18"/>
                <w:lang w:val="en-US"/>
              </w:rPr>
              <w:t>(</w:t>
            </w:r>
            <w:r w:rsidR="00A454F0">
              <w:rPr>
                <w:rFonts w:cs="Times New Roman"/>
                <w:sz w:val="18"/>
                <w:szCs w:val="18"/>
                <w:lang w:val="en-US"/>
              </w:rPr>
              <w:t>3</w:t>
            </w:r>
            <w:r w:rsidRPr="00144B0B">
              <w:rPr>
                <w:rFonts w:cs="Times New Roman"/>
                <w:sz w:val="18"/>
                <w:szCs w:val="18"/>
                <w:lang w:val="en-US"/>
              </w:rPr>
              <w:t>,</w:t>
            </w:r>
            <w:r w:rsidR="00A454F0">
              <w:rPr>
                <w:rFonts w:cs="Times New Roman"/>
                <w:sz w:val="18"/>
                <w:szCs w:val="18"/>
                <w:lang w:val="en-US"/>
              </w:rPr>
              <w:t>058</w:t>
            </w:r>
            <w:r w:rsidRPr="00144B0B">
              <w:rPr>
                <w:rFonts w:cs="Times New Roman"/>
                <w:sz w:val="18"/>
                <w:szCs w:val="18"/>
                <w:lang w:val="en-US"/>
              </w:rPr>
              <w:t>,</w:t>
            </w:r>
            <w:r w:rsidR="00A454F0">
              <w:rPr>
                <w:rFonts w:cs="Times New Roman"/>
                <w:sz w:val="18"/>
                <w:szCs w:val="18"/>
                <w:lang w:val="en-US"/>
              </w:rPr>
              <w:t>438</w:t>
            </w:r>
            <w:r w:rsidRPr="00144B0B">
              <w:rPr>
                <w:rFonts w:cs="Times New Roman"/>
                <w:sz w:val="18"/>
                <w:szCs w:val="18"/>
                <w:lang w:val="en-US"/>
              </w:rPr>
              <w:t>)</w:t>
            </w:r>
          </w:p>
        </w:tc>
      </w:tr>
      <w:tr w:rsidR="00A22D63" w:rsidRPr="00AB5DFA" w14:paraId="4B77AFF0" w14:textId="77777777">
        <w:trPr>
          <w:gridAfter w:val="1"/>
          <w:wAfter w:w="11" w:type="dxa"/>
          <w:cantSplit/>
          <w:trHeight w:val="475"/>
        </w:trPr>
        <w:tc>
          <w:tcPr>
            <w:tcW w:w="3879" w:type="dxa"/>
            <w:vAlign w:val="bottom"/>
          </w:tcPr>
          <w:p w14:paraId="084E73BE" w14:textId="77777777" w:rsidR="00A22D63" w:rsidRPr="00AB5DFA" w:rsidRDefault="00A22D63" w:rsidP="00A22D63">
            <w:pPr>
              <w:shd w:val="clear" w:color="auto" w:fill="FFFFFF"/>
              <w:spacing w:line="260" w:lineRule="atLeast"/>
              <w:ind w:left="916" w:right="-72"/>
              <w:contextualSpacing/>
              <w:rPr>
                <w:rFonts w:cs="Times New Roman"/>
                <w:b/>
                <w:bCs/>
                <w:sz w:val="18"/>
                <w:szCs w:val="18"/>
                <w:cs/>
              </w:rPr>
            </w:pPr>
            <w:r w:rsidRPr="00AB5DFA">
              <w:rPr>
                <w:rFonts w:cs="Times New Roman"/>
                <w:b/>
                <w:bCs/>
                <w:sz w:val="18"/>
                <w:szCs w:val="18"/>
              </w:rPr>
              <w:t>(Loss) profit from operations</w:t>
            </w:r>
            <w:r w:rsidRPr="00AB5DFA">
              <w:rPr>
                <w:rFonts w:cs="Times New Roman"/>
                <w:b/>
                <w:bCs/>
                <w:sz w:val="18"/>
                <w:szCs w:val="18"/>
                <w:cs/>
                <w:lang w:bidi="th-TH"/>
              </w:rPr>
              <w:t xml:space="preserve"> </w:t>
            </w:r>
            <w:r w:rsidRPr="00AB5DFA">
              <w:rPr>
                <w:rFonts w:cs="Times New Roman"/>
                <w:b/>
                <w:bCs/>
                <w:sz w:val="18"/>
                <w:szCs w:val="18"/>
                <w:lang w:bidi="th-TH"/>
              </w:rPr>
              <w:br/>
            </w:r>
            <w:r w:rsidRPr="00AB5DFA">
              <w:rPr>
                <w:rFonts w:cs="Times New Roman"/>
                <w:b/>
                <w:bCs/>
                <w:sz w:val="18"/>
                <w:szCs w:val="18"/>
              </w:rPr>
              <w:t xml:space="preserve">   before</w:t>
            </w:r>
            <w:r w:rsidRPr="00AB5DFA">
              <w:rPr>
                <w:rFonts w:cs="Times New Roman"/>
                <w:b/>
                <w:bCs/>
                <w:sz w:val="18"/>
                <w:szCs w:val="18"/>
                <w:cs/>
                <w:lang w:bidi="th-TH"/>
              </w:rPr>
              <w:t xml:space="preserve"> </w:t>
            </w:r>
            <w:r w:rsidRPr="00AB5DFA">
              <w:rPr>
                <w:rFonts w:cs="Times New Roman"/>
                <w:b/>
                <w:bCs/>
                <w:sz w:val="18"/>
                <w:szCs w:val="18"/>
              </w:rPr>
              <w:t>expected credit loss</w:t>
            </w:r>
            <w:r w:rsidRPr="00AB5DFA">
              <w:rPr>
                <w:rFonts w:cs="Times New Roman"/>
                <w:b/>
                <w:bCs/>
                <w:sz w:val="18"/>
                <w:szCs w:val="18"/>
                <w:cs/>
                <w:lang w:bidi="th-TH"/>
              </w:rPr>
              <w:t xml:space="preserve"> </w:t>
            </w:r>
            <w:r w:rsidRPr="00AB5DFA">
              <w:rPr>
                <w:rFonts w:cs="Times New Roman"/>
                <w:b/>
                <w:bCs/>
                <w:sz w:val="18"/>
                <w:szCs w:val="18"/>
              </w:rPr>
              <w:t xml:space="preserve">and </w:t>
            </w:r>
            <w:r w:rsidRPr="00AB5DFA">
              <w:rPr>
                <w:rFonts w:cs="Times New Roman"/>
                <w:b/>
                <w:bCs/>
                <w:sz w:val="18"/>
                <w:szCs w:val="18"/>
              </w:rPr>
              <w:br/>
              <w:t xml:space="preserve">   income tax</w:t>
            </w:r>
          </w:p>
        </w:tc>
        <w:tc>
          <w:tcPr>
            <w:tcW w:w="1530" w:type="dxa"/>
            <w:tcBorders>
              <w:top w:val="single" w:sz="4" w:space="0" w:color="auto"/>
            </w:tcBorders>
            <w:vAlign w:val="bottom"/>
          </w:tcPr>
          <w:p w14:paraId="44BAEDF4" w14:textId="128AD998"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rPr>
              <w:t>(</w:t>
            </w:r>
            <w:r w:rsidR="00A454F0">
              <w:rPr>
                <w:rFonts w:cs="Times New Roman"/>
                <w:b/>
                <w:bCs/>
                <w:sz w:val="18"/>
                <w:szCs w:val="18"/>
              </w:rPr>
              <w:t>21</w:t>
            </w:r>
            <w:r w:rsidRPr="00144B0B">
              <w:rPr>
                <w:rFonts w:cs="Times New Roman"/>
                <w:b/>
                <w:bCs/>
                <w:sz w:val="18"/>
                <w:szCs w:val="18"/>
              </w:rPr>
              <w:t>,</w:t>
            </w:r>
            <w:r w:rsidR="00A454F0">
              <w:rPr>
                <w:rFonts w:cs="Times New Roman"/>
                <w:b/>
                <w:bCs/>
                <w:sz w:val="18"/>
                <w:szCs w:val="18"/>
              </w:rPr>
              <w:t>261</w:t>
            </w:r>
            <w:r w:rsidRPr="00144B0B">
              <w:rPr>
                <w:rFonts w:cs="Times New Roman"/>
                <w:b/>
                <w:bCs/>
                <w:sz w:val="18"/>
                <w:szCs w:val="18"/>
              </w:rPr>
              <w:t>)</w:t>
            </w:r>
          </w:p>
        </w:tc>
        <w:tc>
          <w:tcPr>
            <w:tcW w:w="180" w:type="dxa"/>
            <w:vAlign w:val="bottom"/>
          </w:tcPr>
          <w:p w14:paraId="524790BE"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620" w:type="dxa"/>
            <w:vAlign w:val="bottom"/>
          </w:tcPr>
          <w:p w14:paraId="1E88A078"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7A80CE18"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530" w:type="dxa"/>
            <w:vAlign w:val="bottom"/>
          </w:tcPr>
          <w:p w14:paraId="3A6F58E5"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5CB20B80"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439" w:type="dxa"/>
            <w:vAlign w:val="bottom"/>
          </w:tcPr>
          <w:p w14:paraId="35702430"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81" w:type="dxa"/>
            <w:vAlign w:val="bottom"/>
          </w:tcPr>
          <w:p w14:paraId="2A29147D"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530" w:type="dxa"/>
            <w:tcBorders>
              <w:top w:val="single" w:sz="4" w:space="0" w:color="auto"/>
            </w:tcBorders>
            <w:vAlign w:val="bottom"/>
          </w:tcPr>
          <w:p w14:paraId="0503CB17" w14:textId="43D2E6F3"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rPr>
              <w:t>4,</w:t>
            </w:r>
            <w:r w:rsidR="00A454F0">
              <w:rPr>
                <w:rFonts w:cs="Times New Roman"/>
                <w:b/>
                <w:bCs/>
                <w:sz w:val="18"/>
                <w:szCs w:val="18"/>
              </w:rPr>
              <w:t>120</w:t>
            </w:r>
            <w:r w:rsidRPr="00144B0B">
              <w:rPr>
                <w:rFonts w:cs="Times New Roman"/>
                <w:b/>
                <w:bCs/>
                <w:sz w:val="18"/>
                <w:szCs w:val="18"/>
              </w:rPr>
              <w:t>,</w:t>
            </w:r>
            <w:r w:rsidR="00A454F0">
              <w:rPr>
                <w:rFonts w:cs="Times New Roman"/>
                <w:b/>
                <w:bCs/>
                <w:sz w:val="18"/>
                <w:szCs w:val="18"/>
              </w:rPr>
              <w:t>20</w:t>
            </w:r>
            <w:r w:rsidR="002C3EB0">
              <w:rPr>
                <w:rFonts w:cs="Times New Roman"/>
                <w:b/>
                <w:bCs/>
                <w:sz w:val="18"/>
                <w:szCs w:val="18"/>
              </w:rPr>
              <w:t>0</w:t>
            </w:r>
          </w:p>
        </w:tc>
        <w:tc>
          <w:tcPr>
            <w:tcW w:w="180" w:type="dxa"/>
            <w:vAlign w:val="bottom"/>
          </w:tcPr>
          <w:p w14:paraId="7D92F65C"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440" w:type="dxa"/>
            <w:tcBorders>
              <w:top w:val="single" w:sz="4" w:space="0" w:color="auto"/>
            </w:tcBorders>
            <w:vAlign w:val="bottom"/>
          </w:tcPr>
          <w:p w14:paraId="0A0232CB" w14:textId="0CF2DC03" w:rsidR="00A22D63" w:rsidRPr="00AB5DFA" w:rsidRDefault="00A22D63" w:rsidP="00A22D63">
            <w:pPr>
              <w:shd w:val="clear" w:color="auto" w:fill="FFFFFF"/>
              <w:tabs>
                <w:tab w:val="decimal" w:pos="1174"/>
              </w:tabs>
              <w:spacing w:line="260" w:lineRule="atLeast"/>
              <w:ind w:left="-79" w:right="-72"/>
              <w:contextualSpacing/>
              <w:rPr>
                <w:rFonts w:cs="Times New Roman"/>
                <w:b/>
                <w:bCs/>
                <w:sz w:val="18"/>
                <w:szCs w:val="18"/>
              </w:rPr>
            </w:pPr>
            <w:r w:rsidRPr="00144B0B">
              <w:rPr>
                <w:rFonts w:cs="Times New Roman"/>
                <w:b/>
                <w:bCs/>
                <w:sz w:val="18"/>
                <w:szCs w:val="18"/>
              </w:rPr>
              <w:t>(</w:t>
            </w:r>
            <w:r w:rsidR="00A454F0">
              <w:rPr>
                <w:rFonts w:cs="Times New Roman"/>
                <w:b/>
                <w:bCs/>
                <w:sz w:val="18"/>
                <w:szCs w:val="18"/>
              </w:rPr>
              <w:t>11</w:t>
            </w:r>
            <w:r w:rsidR="00EC78CA">
              <w:rPr>
                <w:rFonts w:cs="Times New Roman"/>
                <w:b/>
                <w:bCs/>
                <w:sz w:val="18"/>
                <w:szCs w:val="18"/>
              </w:rPr>
              <w:t>4</w:t>
            </w:r>
            <w:r w:rsidRPr="00144B0B">
              <w:rPr>
                <w:rFonts w:cs="Times New Roman"/>
                <w:b/>
                <w:bCs/>
                <w:sz w:val="18"/>
                <w:szCs w:val="18"/>
              </w:rPr>
              <w:t>)</w:t>
            </w:r>
          </w:p>
        </w:tc>
        <w:tc>
          <w:tcPr>
            <w:tcW w:w="182" w:type="dxa"/>
            <w:vAlign w:val="bottom"/>
          </w:tcPr>
          <w:p w14:paraId="11634388"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458" w:type="dxa"/>
            <w:tcBorders>
              <w:top w:val="single" w:sz="4" w:space="0" w:color="auto"/>
            </w:tcBorders>
            <w:vAlign w:val="bottom"/>
          </w:tcPr>
          <w:p w14:paraId="28226B36" w14:textId="0E6E480D" w:rsidR="00A22D63" w:rsidRPr="00AB5DFA" w:rsidRDefault="00A22D63" w:rsidP="00A22D63">
            <w:pPr>
              <w:shd w:val="clear" w:color="auto" w:fill="FFFFFF"/>
              <w:tabs>
                <w:tab w:val="decimal" w:pos="1187"/>
              </w:tabs>
              <w:spacing w:line="260" w:lineRule="atLeast"/>
              <w:ind w:left="-79" w:right="-72"/>
              <w:contextualSpacing/>
              <w:rPr>
                <w:rFonts w:cs="Times New Roman"/>
                <w:b/>
                <w:bCs/>
                <w:sz w:val="18"/>
                <w:szCs w:val="18"/>
              </w:rPr>
            </w:pPr>
            <w:r w:rsidRPr="00144B0B">
              <w:rPr>
                <w:rFonts w:cs="Times New Roman"/>
                <w:b/>
                <w:bCs/>
                <w:sz w:val="18"/>
                <w:szCs w:val="18"/>
                <w:lang w:val="en-US"/>
              </w:rPr>
              <w:t>4,</w:t>
            </w:r>
            <w:r w:rsidR="00A454F0">
              <w:rPr>
                <w:rFonts w:cs="Times New Roman"/>
                <w:b/>
                <w:bCs/>
                <w:sz w:val="18"/>
                <w:szCs w:val="18"/>
                <w:lang w:val="en-US"/>
              </w:rPr>
              <w:t>098</w:t>
            </w:r>
            <w:r w:rsidRPr="00144B0B">
              <w:rPr>
                <w:rFonts w:cs="Times New Roman"/>
                <w:b/>
                <w:bCs/>
                <w:sz w:val="18"/>
                <w:szCs w:val="18"/>
                <w:lang w:val="en-US"/>
              </w:rPr>
              <w:t>,</w:t>
            </w:r>
            <w:r w:rsidR="00A454F0">
              <w:rPr>
                <w:rFonts w:cs="Times New Roman"/>
                <w:b/>
                <w:bCs/>
                <w:sz w:val="18"/>
                <w:szCs w:val="18"/>
                <w:lang w:val="en-US"/>
              </w:rPr>
              <w:t>825</w:t>
            </w:r>
          </w:p>
        </w:tc>
      </w:tr>
      <w:tr w:rsidR="00A22D63" w:rsidRPr="00AB5DFA" w14:paraId="30C31242" w14:textId="77777777" w:rsidTr="00CF24B1">
        <w:trPr>
          <w:gridAfter w:val="1"/>
          <w:wAfter w:w="11" w:type="dxa"/>
          <w:cantSplit/>
          <w:trHeight w:val="60"/>
        </w:trPr>
        <w:tc>
          <w:tcPr>
            <w:tcW w:w="3879" w:type="dxa"/>
            <w:vAlign w:val="bottom"/>
          </w:tcPr>
          <w:p w14:paraId="49A5624E" w14:textId="77777777" w:rsidR="00A22D63" w:rsidRPr="00AB5DFA" w:rsidRDefault="00A22D63" w:rsidP="00A22D63">
            <w:pPr>
              <w:shd w:val="clear" w:color="auto" w:fill="FFFFFF"/>
              <w:spacing w:line="260" w:lineRule="atLeast"/>
              <w:ind w:left="916" w:right="-72"/>
              <w:contextualSpacing/>
              <w:rPr>
                <w:rFonts w:cs="Times New Roman"/>
                <w:sz w:val="18"/>
                <w:szCs w:val="18"/>
                <w:cs/>
              </w:rPr>
            </w:pPr>
            <w:r w:rsidRPr="00AB5DFA">
              <w:rPr>
                <w:rFonts w:cs="Times New Roman"/>
                <w:sz w:val="18"/>
                <w:szCs w:val="18"/>
              </w:rPr>
              <w:t>Expected credit loss</w:t>
            </w:r>
          </w:p>
        </w:tc>
        <w:tc>
          <w:tcPr>
            <w:tcW w:w="1530" w:type="dxa"/>
            <w:tcBorders>
              <w:bottom w:val="single" w:sz="4" w:space="0" w:color="auto"/>
            </w:tcBorders>
            <w:vAlign w:val="bottom"/>
          </w:tcPr>
          <w:p w14:paraId="68B91530" w14:textId="51C25EDA"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w:t>
            </w:r>
          </w:p>
        </w:tc>
        <w:tc>
          <w:tcPr>
            <w:tcW w:w="180" w:type="dxa"/>
            <w:vAlign w:val="bottom"/>
          </w:tcPr>
          <w:p w14:paraId="1F6EBDE3"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620" w:type="dxa"/>
            <w:vAlign w:val="bottom"/>
          </w:tcPr>
          <w:p w14:paraId="76777312"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5F866FED"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4380B0A3"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3B053961"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439" w:type="dxa"/>
            <w:vAlign w:val="bottom"/>
          </w:tcPr>
          <w:p w14:paraId="527701BF"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81" w:type="dxa"/>
            <w:vAlign w:val="bottom"/>
          </w:tcPr>
          <w:p w14:paraId="3A8AEF7A"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530" w:type="dxa"/>
            <w:tcBorders>
              <w:bottom w:val="single" w:sz="4" w:space="0" w:color="auto"/>
            </w:tcBorders>
            <w:vAlign w:val="bottom"/>
          </w:tcPr>
          <w:p w14:paraId="7F11F528" w14:textId="1A622223"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w:t>
            </w:r>
            <w:r w:rsidR="00A454F0">
              <w:rPr>
                <w:rFonts w:cs="Times New Roman"/>
                <w:sz w:val="18"/>
                <w:szCs w:val="18"/>
              </w:rPr>
              <w:t>1</w:t>
            </w:r>
            <w:r w:rsidRPr="00144B0B">
              <w:rPr>
                <w:rFonts w:cs="Times New Roman"/>
                <w:sz w:val="18"/>
                <w:szCs w:val="18"/>
              </w:rPr>
              <w:t>,8</w:t>
            </w:r>
            <w:r w:rsidR="00A454F0">
              <w:rPr>
                <w:rFonts w:cs="Times New Roman"/>
                <w:sz w:val="18"/>
                <w:szCs w:val="18"/>
              </w:rPr>
              <w:t>17</w:t>
            </w:r>
            <w:r w:rsidRPr="00144B0B">
              <w:rPr>
                <w:rFonts w:cs="Times New Roman"/>
                <w:sz w:val="18"/>
                <w:szCs w:val="18"/>
              </w:rPr>
              <w:t>,0</w:t>
            </w:r>
            <w:r w:rsidR="00A454F0">
              <w:rPr>
                <w:rFonts w:cs="Times New Roman"/>
                <w:sz w:val="18"/>
                <w:szCs w:val="18"/>
              </w:rPr>
              <w:t>91</w:t>
            </w:r>
            <w:r w:rsidRPr="00144B0B">
              <w:rPr>
                <w:rFonts w:cs="Times New Roman"/>
                <w:sz w:val="18"/>
                <w:szCs w:val="18"/>
              </w:rPr>
              <w:t>)</w:t>
            </w:r>
          </w:p>
        </w:tc>
        <w:tc>
          <w:tcPr>
            <w:tcW w:w="180" w:type="dxa"/>
            <w:vAlign w:val="bottom"/>
          </w:tcPr>
          <w:p w14:paraId="6EF6F790"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440" w:type="dxa"/>
            <w:tcBorders>
              <w:bottom w:val="single" w:sz="4" w:space="0" w:color="auto"/>
            </w:tcBorders>
            <w:vAlign w:val="bottom"/>
          </w:tcPr>
          <w:p w14:paraId="13844F38" w14:textId="0E743429" w:rsidR="00A22D63" w:rsidRPr="00AB5DFA" w:rsidRDefault="00A22D63" w:rsidP="00A22D63">
            <w:pPr>
              <w:shd w:val="clear" w:color="auto" w:fill="FFFFFF"/>
              <w:tabs>
                <w:tab w:val="decimal" w:pos="1174"/>
              </w:tabs>
              <w:spacing w:line="260" w:lineRule="atLeast"/>
              <w:ind w:left="-79" w:right="-72"/>
              <w:contextualSpacing/>
              <w:rPr>
                <w:rFonts w:cs="Times New Roman"/>
                <w:sz w:val="18"/>
                <w:szCs w:val="18"/>
              </w:rPr>
            </w:pPr>
            <w:r w:rsidRPr="00144B0B">
              <w:rPr>
                <w:rFonts w:cs="Times New Roman"/>
                <w:sz w:val="18"/>
                <w:szCs w:val="18"/>
              </w:rPr>
              <w:t>-</w:t>
            </w:r>
          </w:p>
        </w:tc>
        <w:tc>
          <w:tcPr>
            <w:tcW w:w="182" w:type="dxa"/>
            <w:vAlign w:val="bottom"/>
          </w:tcPr>
          <w:p w14:paraId="55DFCD37"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458" w:type="dxa"/>
            <w:tcBorders>
              <w:bottom w:val="single" w:sz="4" w:space="0" w:color="auto"/>
            </w:tcBorders>
          </w:tcPr>
          <w:p w14:paraId="05D0A7D4" w14:textId="22CE9D63" w:rsidR="00A22D63" w:rsidRPr="00AB5DFA" w:rsidRDefault="00A22D63" w:rsidP="00A22D63">
            <w:pPr>
              <w:shd w:val="clear" w:color="auto" w:fill="FFFFFF"/>
              <w:tabs>
                <w:tab w:val="decimal" w:pos="1187"/>
              </w:tabs>
              <w:spacing w:line="260" w:lineRule="atLeast"/>
              <w:ind w:left="-79" w:right="-72"/>
              <w:contextualSpacing/>
              <w:rPr>
                <w:rFonts w:cs="Times New Roman"/>
                <w:sz w:val="18"/>
                <w:szCs w:val="18"/>
                <w:cs/>
                <w:lang w:bidi="th-TH"/>
              </w:rPr>
            </w:pPr>
            <w:r w:rsidRPr="00144B0B">
              <w:rPr>
                <w:rFonts w:cs="Times New Roman"/>
                <w:sz w:val="18"/>
                <w:szCs w:val="18"/>
                <w:lang w:val="en-US"/>
              </w:rPr>
              <w:t>(</w:t>
            </w:r>
            <w:r w:rsidR="00A454F0">
              <w:rPr>
                <w:rFonts w:cs="Times New Roman"/>
                <w:sz w:val="18"/>
                <w:szCs w:val="18"/>
                <w:lang w:val="en-US"/>
              </w:rPr>
              <w:t>1</w:t>
            </w:r>
            <w:r w:rsidRPr="00144B0B">
              <w:rPr>
                <w:rFonts w:cs="Times New Roman"/>
                <w:sz w:val="18"/>
                <w:szCs w:val="18"/>
                <w:lang w:val="en-US"/>
              </w:rPr>
              <w:t>,8</w:t>
            </w:r>
            <w:r w:rsidR="00A454F0">
              <w:rPr>
                <w:rFonts w:cs="Times New Roman"/>
                <w:sz w:val="18"/>
                <w:szCs w:val="18"/>
                <w:lang w:val="en-US"/>
              </w:rPr>
              <w:t>17</w:t>
            </w:r>
            <w:r w:rsidRPr="00144B0B">
              <w:rPr>
                <w:rFonts w:cs="Times New Roman"/>
                <w:sz w:val="18"/>
                <w:szCs w:val="18"/>
                <w:lang w:val="en-US"/>
              </w:rPr>
              <w:t>,0</w:t>
            </w:r>
            <w:r w:rsidR="00A454F0">
              <w:rPr>
                <w:rFonts w:cs="Times New Roman"/>
                <w:sz w:val="18"/>
                <w:szCs w:val="18"/>
                <w:lang w:val="en-US"/>
              </w:rPr>
              <w:t>91</w:t>
            </w:r>
            <w:r w:rsidRPr="00144B0B">
              <w:rPr>
                <w:rFonts w:cs="Times New Roman"/>
                <w:sz w:val="18"/>
                <w:szCs w:val="18"/>
                <w:lang w:val="en-US"/>
              </w:rPr>
              <w:t>)</w:t>
            </w:r>
          </w:p>
        </w:tc>
      </w:tr>
      <w:tr w:rsidR="00A22D63" w:rsidRPr="00AB5DFA" w14:paraId="1BB08715" w14:textId="77777777" w:rsidTr="00CF24B1">
        <w:trPr>
          <w:gridAfter w:val="1"/>
          <w:wAfter w:w="11" w:type="dxa"/>
          <w:cantSplit/>
          <w:trHeight w:val="20"/>
        </w:trPr>
        <w:tc>
          <w:tcPr>
            <w:tcW w:w="3879" w:type="dxa"/>
            <w:vAlign w:val="bottom"/>
          </w:tcPr>
          <w:p w14:paraId="46A04831" w14:textId="77777777" w:rsidR="00A22D63" w:rsidRPr="00AB5DFA" w:rsidRDefault="00A22D63" w:rsidP="00A22D63">
            <w:pPr>
              <w:shd w:val="clear" w:color="auto" w:fill="FFFFFF"/>
              <w:spacing w:line="260" w:lineRule="atLeast"/>
              <w:ind w:left="916" w:right="-72" w:firstLine="2"/>
              <w:contextualSpacing/>
              <w:rPr>
                <w:rFonts w:cs="Times New Roman"/>
                <w:b/>
                <w:bCs/>
                <w:sz w:val="18"/>
                <w:szCs w:val="18"/>
              </w:rPr>
            </w:pPr>
            <w:r w:rsidRPr="00AB5DFA">
              <w:rPr>
                <w:rFonts w:cs="Times New Roman"/>
                <w:b/>
                <w:bCs/>
                <w:sz w:val="18"/>
                <w:szCs w:val="18"/>
              </w:rPr>
              <w:t xml:space="preserve">Segment (loss) profit before </w:t>
            </w:r>
            <w:r w:rsidRPr="00AB5DFA">
              <w:rPr>
                <w:rFonts w:cs="Times New Roman"/>
                <w:b/>
                <w:bCs/>
                <w:sz w:val="18"/>
                <w:szCs w:val="18"/>
              </w:rPr>
              <w:br/>
              <w:t xml:space="preserve">   income tax      </w:t>
            </w:r>
          </w:p>
        </w:tc>
        <w:tc>
          <w:tcPr>
            <w:tcW w:w="1530" w:type="dxa"/>
            <w:tcBorders>
              <w:top w:val="single" w:sz="4" w:space="0" w:color="auto"/>
            </w:tcBorders>
            <w:vAlign w:val="bottom"/>
          </w:tcPr>
          <w:p w14:paraId="0DFE4DF4" w14:textId="2E8E041B"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lang w:val="en-US" w:bidi="th-TH"/>
              </w:rPr>
              <w:t>(</w:t>
            </w:r>
            <w:r w:rsidR="00A454F0">
              <w:rPr>
                <w:rFonts w:cs="Times New Roman"/>
                <w:b/>
                <w:bCs/>
                <w:sz w:val="18"/>
                <w:szCs w:val="18"/>
                <w:lang w:val="en-US" w:bidi="th-TH"/>
              </w:rPr>
              <w:t>21</w:t>
            </w:r>
            <w:r w:rsidRPr="00144B0B">
              <w:rPr>
                <w:rFonts w:cs="Times New Roman"/>
                <w:b/>
                <w:bCs/>
                <w:sz w:val="18"/>
                <w:szCs w:val="18"/>
                <w:lang w:val="en-US" w:bidi="th-TH"/>
              </w:rPr>
              <w:t>,</w:t>
            </w:r>
            <w:r w:rsidR="00A454F0">
              <w:rPr>
                <w:rFonts w:cs="Times New Roman"/>
                <w:b/>
                <w:bCs/>
                <w:sz w:val="18"/>
                <w:szCs w:val="18"/>
                <w:lang w:val="en-US" w:bidi="th-TH"/>
              </w:rPr>
              <w:t>261</w:t>
            </w:r>
            <w:r w:rsidRPr="00144B0B">
              <w:rPr>
                <w:rFonts w:cs="Times New Roman"/>
                <w:b/>
                <w:bCs/>
                <w:sz w:val="18"/>
                <w:szCs w:val="18"/>
                <w:lang w:val="en-US" w:bidi="th-TH"/>
              </w:rPr>
              <w:t>)</w:t>
            </w:r>
          </w:p>
        </w:tc>
        <w:tc>
          <w:tcPr>
            <w:tcW w:w="180" w:type="dxa"/>
            <w:vAlign w:val="bottom"/>
          </w:tcPr>
          <w:p w14:paraId="70014E6C"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620" w:type="dxa"/>
            <w:vAlign w:val="bottom"/>
          </w:tcPr>
          <w:p w14:paraId="7D2A7BB1"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61D83C3F"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530" w:type="dxa"/>
            <w:vAlign w:val="bottom"/>
          </w:tcPr>
          <w:p w14:paraId="3F8C1BF9"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7D19E630"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439" w:type="dxa"/>
            <w:vAlign w:val="bottom"/>
          </w:tcPr>
          <w:p w14:paraId="65A0AB42"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81" w:type="dxa"/>
            <w:vAlign w:val="bottom"/>
          </w:tcPr>
          <w:p w14:paraId="5FD6EB80"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530" w:type="dxa"/>
            <w:tcBorders>
              <w:top w:val="single" w:sz="4" w:space="0" w:color="auto"/>
            </w:tcBorders>
            <w:vAlign w:val="bottom"/>
          </w:tcPr>
          <w:p w14:paraId="53157640" w14:textId="5BEF097F" w:rsidR="00A22D63" w:rsidRPr="00AB5DFA" w:rsidRDefault="00A454F0" w:rsidP="00A22D63">
            <w:pPr>
              <w:shd w:val="clear" w:color="auto" w:fill="FFFFFF"/>
              <w:tabs>
                <w:tab w:val="decimal" w:pos="1326"/>
              </w:tabs>
              <w:spacing w:line="260" w:lineRule="atLeast"/>
              <w:ind w:left="-79" w:right="-72"/>
              <w:contextualSpacing/>
              <w:rPr>
                <w:rFonts w:cs="Times New Roman"/>
                <w:b/>
                <w:bCs/>
                <w:sz w:val="18"/>
                <w:szCs w:val="18"/>
              </w:rPr>
            </w:pPr>
            <w:r>
              <w:rPr>
                <w:rFonts w:cs="Times New Roman"/>
                <w:b/>
                <w:bCs/>
                <w:sz w:val="18"/>
                <w:szCs w:val="18"/>
              </w:rPr>
              <w:t>2</w:t>
            </w:r>
            <w:r w:rsidR="00A22D63" w:rsidRPr="00144B0B">
              <w:rPr>
                <w:rFonts w:cs="Times New Roman"/>
                <w:b/>
                <w:bCs/>
                <w:sz w:val="18"/>
                <w:szCs w:val="18"/>
              </w:rPr>
              <w:t>,</w:t>
            </w:r>
            <w:r>
              <w:rPr>
                <w:rFonts w:cs="Times New Roman"/>
                <w:b/>
                <w:bCs/>
                <w:sz w:val="18"/>
                <w:szCs w:val="18"/>
              </w:rPr>
              <w:t>303</w:t>
            </w:r>
            <w:r w:rsidR="00A22D63" w:rsidRPr="00144B0B">
              <w:rPr>
                <w:rFonts w:cs="Times New Roman"/>
                <w:b/>
                <w:bCs/>
                <w:sz w:val="18"/>
                <w:szCs w:val="18"/>
              </w:rPr>
              <w:t>,</w:t>
            </w:r>
            <w:r>
              <w:rPr>
                <w:rFonts w:cs="Times New Roman"/>
                <w:b/>
                <w:bCs/>
                <w:sz w:val="18"/>
                <w:szCs w:val="18"/>
              </w:rPr>
              <w:t>1</w:t>
            </w:r>
            <w:r w:rsidR="00EC78CA">
              <w:rPr>
                <w:rFonts w:cs="Times New Roman"/>
                <w:b/>
                <w:bCs/>
                <w:sz w:val="18"/>
                <w:szCs w:val="18"/>
              </w:rPr>
              <w:t>09</w:t>
            </w:r>
          </w:p>
        </w:tc>
        <w:tc>
          <w:tcPr>
            <w:tcW w:w="180" w:type="dxa"/>
            <w:vAlign w:val="bottom"/>
          </w:tcPr>
          <w:p w14:paraId="79664C8A"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440" w:type="dxa"/>
            <w:tcBorders>
              <w:top w:val="single" w:sz="4" w:space="0" w:color="auto"/>
              <w:bottom w:val="double" w:sz="4" w:space="0" w:color="auto"/>
            </w:tcBorders>
            <w:vAlign w:val="bottom"/>
          </w:tcPr>
          <w:p w14:paraId="64933B6C" w14:textId="7C4C45FE" w:rsidR="00A22D63" w:rsidRPr="00AB5DFA" w:rsidRDefault="00591349" w:rsidP="00A22D63">
            <w:pPr>
              <w:shd w:val="clear" w:color="auto" w:fill="FFFFFF"/>
              <w:tabs>
                <w:tab w:val="decimal" w:pos="1174"/>
              </w:tabs>
              <w:spacing w:line="260" w:lineRule="atLeast"/>
              <w:ind w:left="-79" w:right="-72"/>
              <w:contextualSpacing/>
              <w:rPr>
                <w:rFonts w:cs="Times New Roman"/>
                <w:b/>
                <w:bCs/>
                <w:sz w:val="18"/>
                <w:szCs w:val="18"/>
              </w:rPr>
            </w:pPr>
            <w:r>
              <w:rPr>
                <w:rFonts w:cs="Times New Roman"/>
                <w:b/>
                <w:bCs/>
                <w:sz w:val="18"/>
                <w:szCs w:val="18"/>
              </w:rPr>
              <w:t>(114)</w:t>
            </w:r>
          </w:p>
        </w:tc>
        <w:tc>
          <w:tcPr>
            <w:tcW w:w="182" w:type="dxa"/>
            <w:vAlign w:val="bottom"/>
          </w:tcPr>
          <w:p w14:paraId="7F5B90A5"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458" w:type="dxa"/>
            <w:tcBorders>
              <w:top w:val="single" w:sz="4" w:space="0" w:color="auto"/>
            </w:tcBorders>
            <w:vAlign w:val="bottom"/>
          </w:tcPr>
          <w:p w14:paraId="76C91827" w14:textId="59E7B58F" w:rsidR="00A22D63" w:rsidRPr="00AB5DFA" w:rsidRDefault="00A454F0" w:rsidP="00A22D63">
            <w:pPr>
              <w:shd w:val="clear" w:color="auto" w:fill="FFFFFF"/>
              <w:tabs>
                <w:tab w:val="decimal" w:pos="1187"/>
              </w:tabs>
              <w:spacing w:line="260" w:lineRule="atLeast"/>
              <w:ind w:left="-79" w:right="-72"/>
              <w:contextualSpacing/>
              <w:rPr>
                <w:rFonts w:cs="Times New Roman"/>
                <w:b/>
                <w:bCs/>
                <w:sz w:val="18"/>
                <w:szCs w:val="18"/>
                <w:lang w:val="en-US"/>
              </w:rPr>
            </w:pPr>
            <w:r>
              <w:rPr>
                <w:rFonts w:cs="Times New Roman"/>
                <w:b/>
                <w:bCs/>
                <w:sz w:val="18"/>
                <w:szCs w:val="18"/>
                <w:lang w:val="en-US"/>
              </w:rPr>
              <w:t>2</w:t>
            </w:r>
            <w:r w:rsidR="00A22D63" w:rsidRPr="00144B0B">
              <w:rPr>
                <w:rFonts w:cs="Times New Roman"/>
                <w:b/>
                <w:bCs/>
                <w:sz w:val="18"/>
                <w:szCs w:val="18"/>
                <w:lang w:val="en-US"/>
              </w:rPr>
              <w:t>,</w:t>
            </w:r>
            <w:r>
              <w:rPr>
                <w:rFonts w:cs="Times New Roman"/>
                <w:b/>
                <w:bCs/>
                <w:sz w:val="18"/>
                <w:szCs w:val="18"/>
                <w:lang w:val="en-US"/>
              </w:rPr>
              <w:t>281</w:t>
            </w:r>
            <w:r w:rsidR="00A22D63" w:rsidRPr="00144B0B">
              <w:rPr>
                <w:rFonts w:cs="Times New Roman"/>
                <w:b/>
                <w:bCs/>
                <w:sz w:val="18"/>
                <w:szCs w:val="18"/>
                <w:lang w:val="en-US"/>
              </w:rPr>
              <w:t>,</w:t>
            </w:r>
            <w:r>
              <w:rPr>
                <w:rFonts w:cs="Times New Roman"/>
                <w:b/>
                <w:bCs/>
                <w:sz w:val="18"/>
                <w:szCs w:val="18"/>
                <w:lang w:val="en-US"/>
              </w:rPr>
              <w:t>734</w:t>
            </w:r>
          </w:p>
        </w:tc>
      </w:tr>
      <w:tr w:rsidR="00A22D63" w:rsidRPr="00AB5DFA" w14:paraId="17445AAD" w14:textId="77777777" w:rsidTr="00CF24B1">
        <w:trPr>
          <w:gridAfter w:val="1"/>
          <w:wAfter w:w="11" w:type="dxa"/>
          <w:cantSplit/>
          <w:trHeight w:val="30"/>
        </w:trPr>
        <w:tc>
          <w:tcPr>
            <w:tcW w:w="3879" w:type="dxa"/>
            <w:vAlign w:val="bottom"/>
          </w:tcPr>
          <w:p w14:paraId="5E3AEE4B" w14:textId="1D7259E9" w:rsidR="00A22D63" w:rsidRPr="00AB5DFA" w:rsidRDefault="00A22D63" w:rsidP="00A22D63">
            <w:pPr>
              <w:shd w:val="clear" w:color="auto" w:fill="FFFFFF"/>
              <w:spacing w:line="260" w:lineRule="atLeast"/>
              <w:ind w:left="916" w:right="-72"/>
              <w:contextualSpacing/>
              <w:rPr>
                <w:rFonts w:cs="Times New Roman"/>
                <w:sz w:val="18"/>
                <w:szCs w:val="18"/>
              </w:rPr>
            </w:pPr>
            <w:r w:rsidRPr="00AB5DFA">
              <w:rPr>
                <w:rFonts w:cs="Times New Roman"/>
                <w:sz w:val="18"/>
                <w:szCs w:val="18"/>
              </w:rPr>
              <w:t>Income tax</w:t>
            </w:r>
            <w:r>
              <w:rPr>
                <w:rFonts w:cs="Times New Roman"/>
                <w:sz w:val="18"/>
                <w:szCs w:val="18"/>
              </w:rPr>
              <w:t xml:space="preserve"> (expense)</w:t>
            </w:r>
          </w:p>
        </w:tc>
        <w:tc>
          <w:tcPr>
            <w:tcW w:w="1530" w:type="dxa"/>
            <w:tcBorders>
              <w:bottom w:val="single" w:sz="4" w:space="0" w:color="auto"/>
            </w:tcBorders>
            <w:vAlign w:val="bottom"/>
          </w:tcPr>
          <w:p w14:paraId="15D49FE5" w14:textId="1B3FB340" w:rsidR="00A22D63" w:rsidRPr="00AB5DFA" w:rsidRDefault="00A454F0" w:rsidP="00A22D63">
            <w:pPr>
              <w:shd w:val="clear" w:color="auto" w:fill="FFFFFF"/>
              <w:tabs>
                <w:tab w:val="decimal" w:pos="1326"/>
              </w:tabs>
              <w:spacing w:line="260" w:lineRule="atLeast"/>
              <w:ind w:left="-79" w:right="-72"/>
              <w:contextualSpacing/>
              <w:rPr>
                <w:rFonts w:cs="Times New Roman"/>
                <w:sz w:val="18"/>
                <w:szCs w:val="18"/>
              </w:rPr>
            </w:pPr>
            <w:r>
              <w:rPr>
                <w:rFonts w:cs="Times New Roman"/>
                <w:sz w:val="18"/>
                <w:szCs w:val="18"/>
              </w:rPr>
              <w:t>119</w:t>
            </w:r>
          </w:p>
        </w:tc>
        <w:tc>
          <w:tcPr>
            <w:tcW w:w="180" w:type="dxa"/>
            <w:vAlign w:val="bottom"/>
          </w:tcPr>
          <w:p w14:paraId="1906D635"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620" w:type="dxa"/>
            <w:vAlign w:val="bottom"/>
          </w:tcPr>
          <w:p w14:paraId="365463B4"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5E81CFEC"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35128147"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21F653E4"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439" w:type="dxa"/>
            <w:vAlign w:val="bottom"/>
          </w:tcPr>
          <w:p w14:paraId="01FD162B"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81" w:type="dxa"/>
            <w:vAlign w:val="bottom"/>
          </w:tcPr>
          <w:p w14:paraId="654815E8"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530" w:type="dxa"/>
            <w:tcBorders>
              <w:bottom w:val="single" w:sz="4" w:space="0" w:color="auto"/>
            </w:tcBorders>
            <w:vAlign w:val="bottom"/>
          </w:tcPr>
          <w:p w14:paraId="197D5E85" w14:textId="078E34C9"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r w:rsidRPr="00972A53">
              <w:rPr>
                <w:rFonts w:cs="Times New Roman"/>
                <w:sz w:val="18"/>
                <w:szCs w:val="18"/>
              </w:rPr>
              <w:t>(</w:t>
            </w:r>
            <w:r w:rsidR="00A454F0">
              <w:rPr>
                <w:rFonts w:cs="Times New Roman"/>
                <w:sz w:val="18"/>
                <w:szCs w:val="18"/>
              </w:rPr>
              <w:t>453</w:t>
            </w:r>
            <w:r w:rsidRPr="00972A53">
              <w:rPr>
                <w:rFonts w:cs="Times New Roman"/>
                <w:sz w:val="18"/>
                <w:szCs w:val="18"/>
              </w:rPr>
              <w:t>,</w:t>
            </w:r>
            <w:r w:rsidR="00A454F0">
              <w:rPr>
                <w:rFonts w:cs="Times New Roman"/>
                <w:sz w:val="18"/>
                <w:szCs w:val="18"/>
              </w:rPr>
              <w:t>684</w:t>
            </w:r>
            <w:r w:rsidRPr="00972A53">
              <w:rPr>
                <w:rFonts w:cs="Times New Roman"/>
                <w:sz w:val="18"/>
                <w:szCs w:val="18"/>
              </w:rPr>
              <w:t>)</w:t>
            </w:r>
          </w:p>
        </w:tc>
        <w:tc>
          <w:tcPr>
            <w:tcW w:w="180" w:type="dxa"/>
            <w:vAlign w:val="bottom"/>
          </w:tcPr>
          <w:p w14:paraId="799FDABF"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440" w:type="dxa"/>
            <w:tcBorders>
              <w:top w:val="double" w:sz="4" w:space="0" w:color="auto"/>
            </w:tcBorders>
            <w:vAlign w:val="bottom"/>
          </w:tcPr>
          <w:p w14:paraId="0497C7B4" w14:textId="77777777" w:rsidR="00A22D63" w:rsidRPr="00AB5DFA" w:rsidRDefault="00A22D63" w:rsidP="00A22D63">
            <w:pPr>
              <w:shd w:val="clear" w:color="auto" w:fill="FFFFFF"/>
              <w:tabs>
                <w:tab w:val="decimal" w:pos="1174"/>
              </w:tabs>
              <w:spacing w:line="260" w:lineRule="atLeast"/>
              <w:ind w:left="-79" w:right="-72"/>
              <w:contextualSpacing/>
              <w:rPr>
                <w:rFonts w:cs="Times New Roman"/>
                <w:sz w:val="18"/>
                <w:szCs w:val="18"/>
              </w:rPr>
            </w:pPr>
          </w:p>
        </w:tc>
        <w:tc>
          <w:tcPr>
            <w:tcW w:w="182" w:type="dxa"/>
            <w:vAlign w:val="bottom"/>
          </w:tcPr>
          <w:p w14:paraId="4DD4F0AC" w14:textId="77777777" w:rsidR="00A22D63" w:rsidRPr="00AB5DFA" w:rsidRDefault="00A22D63" w:rsidP="00A22D63">
            <w:pPr>
              <w:shd w:val="clear" w:color="auto" w:fill="FFFFFF"/>
              <w:tabs>
                <w:tab w:val="decimal" w:pos="1326"/>
              </w:tabs>
              <w:spacing w:line="260" w:lineRule="atLeast"/>
              <w:ind w:left="-79" w:right="-72"/>
              <w:contextualSpacing/>
              <w:rPr>
                <w:rFonts w:cs="Times New Roman"/>
                <w:sz w:val="18"/>
                <w:szCs w:val="18"/>
              </w:rPr>
            </w:pPr>
          </w:p>
        </w:tc>
        <w:tc>
          <w:tcPr>
            <w:tcW w:w="1458" w:type="dxa"/>
            <w:tcBorders>
              <w:bottom w:val="single" w:sz="4" w:space="0" w:color="auto"/>
            </w:tcBorders>
          </w:tcPr>
          <w:p w14:paraId="7D21DDBB" w14:textId="76B6AE8F" w:rsidR="00A22D63" w:rsidRPr="00AB5DFA" w:rsidRDefault="00A22D63" w:rsidP="00A22D63">
            <w:pPr>
              <w:shd w:val="clear" w:color="auto" w:fill="FFFFFF"/>
              <w:tabs>
                <w:tab w:val="decimal" w:pos="1187"/>
              </w:tabs>
              <w:spacing w:line="260" w:lineRule="atLeast"/>
              <w:ind w:left="-79" w:right="-72"/>
              <w:contextualSpacing/>
              <w:rPr>
                <w:rFonts w:cs="Times New Roman"/>
                <w:sz w:val="18"/>
                <w:szCs w:val="18"/>
                <w:lang w:val="en-US"/>
              </w:rPr>
            </w:pPr>
            <w:r w:rsidRPr="00144B0B">
              <w:rPr>
                <w:rFonts w:cs="Times New Roman"/>
                <w:sz w:val="18"/>
                <w:szCs w:val="18"/>
                <w:lang w:val="en-US"/>
              </w:rPr>
              <w:t>(</w:t>
            </w:r>
            <w:r w:rsidR="00A454F0">
              <w:rPr>
                <w:rFonts w:cs="Times New Roman"/>
                <w:sz w:val="18"/>
                <w:szCs w:val="18"/>
                <w:lang w:val="en-US"/>
              </w:rPr>
              <w:t>453</w:t>
            </w:r>
            <w:r w:rsidRPr="00144B0B">
              <w:rPr>
                <w:rFonts w:cs="Times New Roman"/>
                <w:sz w:val="18"/>
                <w:szCs w:val="18"/>
                <w:lang w:val="en-US"/>
              </w:rPr>
              <w:t>,5</w:t>
            </w:r>
            <w:r w:rsidR="00A454F0">
              <w:rPr>
                <w:rFonts w:cs="Times New Roman"/>
                <w:sz w:val="18"/>
                <w:szCs w:val="18"/>
                <w:lang w:val="en-US"/>
              </w:rPr>
              <w:t>42</w:t>
            </w:r>
            <w:r w:rsidRPr="00144B0B">
              <w:rPr>
                <w:rFonts w:cs="Times New Roman"/>
                <w:sz w:val="18"/>
                <w:szCs w:val="18"/>
                <w:lang w:val="en-US"/>
              </w:rPr>
              <w:t>)</w:t>
            </w:r>
          </w:p>
        </w:tc>
      </w:tr>
      <w:tr w:rsidR="00A22D63" w:rsidRPr="00AB5DFA" w14:paraId="5756C8E9" w14:textId="77777777" w:rsidTr="00CF24B1">
        <w:trPr>
          <w:gridAfter w:val="1"/>
          <w:wAfter w:w="11" w:type="dxa"/>
          <w:cantSplit/>
          <w:trHeight w:val="50"/>
        </w:trPr>
        <w:tc>
          <w:tcPr>
            <w:tcW w:w="3879" w:type="dxa"/>
            <w:vAlign w:val="bottom"/>
          </w:tcPr>
          <w:p w14:paraId="34576F8C" w14:textId="0A8D4A5E" w:rsidR="00A22D63" w:rsidRPr="00AB5DFA" w:rsidRDefault="00A22D63" w:rsidP="00A22D63">
            <w:pPr>
              <w:shd w:val="clear" w:color="auto" w:fill="FFFFFF"/>
              <w:spacing w:line="260" w:lineRule="atLeast"/>
              <w:ind w:left="916" w:right="-72"/>
              <w:contextualSpacing/>
              <w:rPr>
                <w:rFonts w:cs="Times New Roman"/>
                <w:b/>
                <w:bCs/>
                <w:sz w:val="18"/>
                <w:szCs w:val="18"/>
              </w:rPr>
            </w:pPr>
            <w:r w:rsidRPr="00AB5DFA">
              <w:rPr>
                <w:rFonts w:cs="Times New Roman"/>
                <w:b/>
                <w:bCs/>
                <w:sz w:val="18"/>
                <w:szCs w:val="18"/>
              </w:rPr>
              <w:t>Net</w:t>
            </w:r>
            <w:r>
              <w:rPr>
                <w:rFonts w:cs="Times New Roman"/>
                <w:b/>
                <w:bCs/>
                <w:sz w:val="18"/>
                <w:szCs w:val="18"/>
              </w:rPr>
              <w:t xml:space="preserve"> (loss)</w:t>
            </w:r>
            <w:r w:rsidRPr="00AB5DFA">
              <w:rPr>
                <w:rFonts w:cs="Times New Roman"/>
                <w:b/>
                <w:bCs/>
                <w:sz w:val="18"/>
                <w:szCs w:val="18"/>
              </w:rPr>
              <w:t xml:space="preserve"> profit</w:t>
            </w:r>
          </w:p>
        </w:tc>
        <w:tc>
          <w:tcPr>
            <w:tcW w:w="1530" w:type="dxa"/>
            <w:tcBorders>
              <w:top w:val="single" w:sz="4" w:space="0" w:color="auto"/>
              <w:bottom w:val="double" w:sz="4" w:space="0" w:color="auto"/>
            </w:tcBorders>
            <w:vAlign w:val="bottom"/>
          </w:tcPr>
          <w:p w14:paraId="195F1964" w14:textId="38EADFC1"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r w:rsidRPr="00972A53">
              <w:rPr>
                <w:rFonts w:cs="Times New Roman"/>
                <w:b/>
                <w:bCs/>
                <w:sz w:val="18"/>
                <w:szCs w:val="18"/>
              </w:rPr>
              <w:t>(</w:t>
            </w:r>
            <w:r w:rsidR="00A454F0">
              <w:rPr>
                <w:rFonts w:cs="Times New Roman"/>
                <w:b/>
                <w:bCs/>
                <w:sz w:val="18"/>
                <w:szCs w:val="18"/>
              </w:rPr>
              <w:t>21</w:t>
            </w:r>
            <w:r w:rsidRPr="00972A53">
              <w:rPr>
                <w:rFonts w:cs="Times New Roman"/>
                <w:b/>
                <w:bCs/>
                <w:sz w:val="18"/>
                <w:szCs w:val="18"/>
              </w:rPr>
              <w:t>,</w:t>
            </w:r>
            <w:r w:rsidR="00A454F0">
              <w:rPr>
                <w:rFonts w:cs="Times New Roman"/>
                <w:b/>
                <w:bCs/>
                <w:sz w:val="18"/>
                <w:szCs w:val="18"/>
              </w:rPr>
              <w:t>142</w:t>
            </w:r>
            <w:r w:rsidRPr="00972A53">
              <w:rPr>
                <w:rFonts w:cs="Times New Roman"/>
                <w:b/>
                <w:bCs/>
                <w:sz w:val="18"/>
                <w:szCs w:val="18"/>
              </w:rPr>
              <w:t>)</w:t>
            </w:r>
          </w:p>
        </w:tc>
        <w:tc>
          <w:tcPr>
            <w:tcW w:w="180" w:type="dxa"/>
            <w:vAlign w:val="bottom"/>
          </w:tcPr>
          <w:p w14:paraId="705DC866"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620" w:type="dxa"/>
            <w:vAlign w:val="bottom"/>
          </w:tcPr>
          <w:p w14:paraId="58DDDE4D"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52A60384"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530" w:type="dxa"/>
            <w:vAlign w:val="bottom"/>
          </w:tcPr>
          <w:p w14:paraId="45E1CD19"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02861260"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439" w:type="dxa"/>
            <w:vAlign w:val="bottom"/>
          </w:tcPr>
          <w:p w14:paraId="6C7B9BA1"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81" w:type="dxa"/>
            <w:vAlign w:val="bottom"/>
          </w:tcPr>
          <w:p w14:paraId="5D0E5684"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530" w:type="dxa"/>
            <w:tcBorders>
              <w:top w:val="single" w:sz="4" w:space="0" w:color="auto"/>
              <w:bottom w:val="double" w:sz="4" w:space="0" w:color="auto"/>
            </w:tcBorders>
            <w:vAlign w:val="bottom"/>
          </w:tcPr>
          <w:p w14:paraId="0A19ED6F" w14:textId="152620F4"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r w:rsidRPr="00972A53">
              <w:rPr>
                <w:rFonts w:cs="Times New Roman"/>
                <w:b/>
                <w:bCs/>
                <w:sz w:val="18"/>
                <w:szCs w:val="18"/>
              </w:rPr>
              <w:t>1,</w:t>
            </w:r>
            <w:r w:rsidR="00A454F0">
              <w:rPr>
                <w:rFonts w:cs="Times New Roman"/>
                <w:b/>
                <w:bCs/>
                <w:sz w:val="18"/>
                <w:szCs w:val="18"/>
              </w:rPr>
              <w:t>849</w:t>
            </w:r>
            <w:r w:rsidRPr="00972A53">
              <w:rPr>
                <w:rFonts w:cs="Times New Roman"/>
                <w:b/>
                <w:bCs/>
                <w:sz w:val="18"/>
                <w:szCs w:val="18"/>
              </w:rPr>
              <w:t>,</w:t>
            </w:r>
            <w:r w:rsidR="00A454F0">
              <w:rPr>
                <w:rFonts w:cs="Times New Roman"/>
                <w:b/>
                <w:bCs/>
                <w:sz w:val="18"/>
                <w:szCs w:val="18"/>
              </w:rPr>
              <w:t>42</w:t>
            </w:r>
            <w:r w:rsidR="00EC78CA">
              <w:rPr>
                <w:rFonts w:cs="Times New Roman"/>
                <w:b/>
                <w:bCs/>
                <w:sz w:val="18"/>
                <w:szCs w:val="18"/>
              </w:rPr>
              <w:t>5</w:t>
            </w:r>
          </w:p>
        </w:tc>
        <w:tc>
          <w:tcPr>
            <w:tcW w:w="180" w:type="dxa"/>
            <w:vAlign w:val="bottom"/>
          </w:tcPr>
          <w:p w14:paraId="1FB668E2"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440" w:type="dxa"/>
            <w:vAlign w:val="bottom"/>
          </w:tcPr>
          <w:p w14:paraId="33E26A5D" w14:textId="77777777" w:rsidR="00A22D63" w:rsidRPr="00AB5DFA" w:rsidRDefault="00A22D63" w:rsidP="00A22D63">
            <w:pPr>
              <w:shd w:val="clear" w:color="auto" w:fill="FFFFFF"/>
              <w:tabs>
                <w:tab w:val="decimal" w:pos="1174"/>
              </w:tabs>
              <w:spacing w:line="260" w:lineRule="atLeast"/>
              <w:ind w:left="-79" w:right="-72"/>
              <w:contextualSpacing/>
              <w:rPr>
                <w:rFonts w:cs="Times New Roman"/>
                <w:b/>
                <w:bCs/>
                <w:sz w:val="18"/>
                <w:szCs w:val="18"/>
                <w:cs/>
                <w:lang w:bidi="th-TH"/>
              </w:rPr>
            </w:pPr>
          </w:p>
        </w:tc>
        <w:tc>
          <w:tcPr>
            <w:tcW w:w="182" w:type="dxa"/>
            <w:vAlign w:val="bottom"/>
          </w:tcPr>
          <w:p w14:paraId="10173779" w14:textId="77777777" w:rsidR="00A22D63" w:rsidRPr="00AB5DFA" w:rsidRDefault="00A22D63" w:rsidP="00A22D63">
            <w:pPr>
              <w:shd w:val="clear" w:color="auto" w:fill="FFFFFF"/>
              <w:tabs>
                <w:tab w:val="decimal" w:pos="1326"/>
              </w:tabs>
              <w:spacing w:line="260" w:lineRule="atLeast"/>
              <w:ind w:left="-79" w:right="-72"/>
              <w:contextualSpacing/>
              <w:rPr>
                <w:rFonts w:cs="Times New Roman"/>
                <w:b/>
                <w:bCs/>
                <w:sz w:val="18"/>
                <w:szCs w:val="18"/>
              </w:rPr>
            </w:pPr>
          </w:p>
        </w:tc>
        <w:tc>
          <w:tcPr>
            <w:tcW w:w="1458" w:type="dxa"/>
            <w:tcBorders>
              <w:top w:val="single" w:sz="4" w:space="0" w:color="auto"/>
              <w:bottom w:val="double" w:sz="4" w:space="0" w:color="auto"/>
            </w:tcBorders>
          </w:tcPr>
          <w:p w14:paraId="65B7CD95" w14:textId="19C60B35" w:rsidR="00A22D63" w:rsidRPr="00AB5DFA" w:rsidRDefault="00A22D63" w:rsidP="00A22D63">
            <w:pPr>
              <w:shd w:val="clear" w:color="auto" w:fill="FFFFFF"/>
              <w:tabs>
                <w:tab w:val="decimal" w:pos="1187"/>
              </w:tabs>
              <w:spacing w:line="260" w:lineRule="atLeast"/>
              <w:ind w:left="-79" w:right="-72"/>
              <w:contextualSpacing/>
              <w:rPr>
                <w:rFonts w:cs="Times New Roman"/>
                <w:b/>
                <w:bCs/>
                <w:sz w:val="18"/>
                <w:szCs w:val="18"/>
              </w:rPr>
            </w:pPr>
            <w:r w:rsidRPr="00144B0B">
              <w:rPr>
                <w:rFonts w:cs="Times New Roman"/>
                <w:b/>
                <w:bCs/>
                <w:sz w:val="18"/>
                <w:szCs w:val="18"/>
                <w:lang w:val="en-US"/>
              </w:rPr>
              <w:t>1,</w:t>
            </w:r>
            <w:r w:rsidR="00A454F0">
              <w:rPr>
                <w:rFonts w:cs="Times New Roman"/>
                <w:b/>
                <w:bCs/>
                <w:sz w:val="18"/>
                <w:szCs w:val="18"/>
                <w:lang w:val="en-US"/>
              </w:rPr>
              <w:t>828</w:t>
            </w:r>
            <w:r w:rsidRPr="00144B0B">
              <w:rPr>
                <w:rFonts w:cs="Times New Roman"/>
                <w:b/>
                <w:bCs/>
                <w:sz w:val="18"/>
                <w:szCs w:val="18"/>
                <w:lang w:val="en-US"/>
              </w:rPr>
              <w:t>,</w:t>
            </w:r>
            <w:r w:rsidR="00A454F0">
              <w:rPr>
                <w:rFonts w:cs="Times New Roman"/>
                <w:b/>
                <w:bCs/>
                <w:sz w:val="18"/>
                <w:szCs w:val="18"/>
                <w:lang w:val="en-US"/>
              </w:rPr>
              <w:t>192</w:t>
            </w:r>
          </w:p>
        </w:tc>
      </w:tr>
    </w:tbl>
    <w:p w14:paraId="6898C861" w14:textId="484C21A1" w:rsidR="00670877" w:rsidRDefault="00670877"/>
    <w:p w14:paraId="04FB3CB8" w14:textId="35550F8C" w:rsidR="00670877" w:rsidRDefault="00670877">
      <w:r>
        <w:br w:type="page"/>
      </w:r>
    </w:p>
    <w:tbl>
      <w:tblPr>
        <w:tblW w:w="15520" w:type="dxa"/>
        <w:tblInd w:w="-459" w:type="dxa"/>
        <w:tblLayout w:type="fixed"/>
        <w:tblCellMar>
          <w:left w:w="79" w:type="dxa"/>
          <w:right w:w="79" w:type="dxa"/>
        </w:tblCellMar>
        <w:tblLook w:val="0000" w:firstRow="0" w:lastRow="0" w:firstColumn="0" w:lastColumn="0" w:noHBand="0" w:noVBand="0"/>
      </w:tblPr>
      <w:tblGrid>
        <w:gridCol w:w="3879"/>
        <w:gridCol w:w="1530"/>
        <w:gridCol w:w="180"/>
        <w:gridCol w:w="1620"/>
        <w:gridCol w:w="180"/>
        <w:gridCol w:w="1530"/>
        <w:gridCol w:w="180"/>
        <w:gridCol w:w="1439"/>
        <w:gridCol w:w="181"/>
        <w:gridCol w:w="1530"/>
        <w:gridCol w:w="180"/>
        <w:gridCol w:w="1440"/>
        <w:gridCol w:w="182"/>
        <w:gridCol w:w="1458"/>
        <w:gridCol w:w="11"/>
      </w:tblGrid>
      <w:tr w:rsidR="00670877" w:rsidRPr="00AB5DFA" w14:paraId="132820FE" w14:textId="77777777">
        <w:trPr>
          <w:cantSplit/>
          <w:trHeight w:val="20"/>
          <w:tblHeader/>
        </w:trPr>
        <w:tc>
          <w:tcPr>
            <w:tcW w:w="3879" w:type="dxa"/>
          </w:tcPr>
          <w:p w14:paraId="59272B4D" w14:textId="77777777" w:rsidR="00670877" w:rsidRPr="00AB5DFA" w:rsidRDefault="00670877">
            <w:pPr>
              <w:spacing w:line="260" w:lineRule="atLeast"/>
              <w:rPr>
                <w:rFonts w:cs="Times New Roman"/>
                <w:b/>
                <w:bCs/>
                <w:sz w:val="18"/>
                <w:szCs w:val="18"/>
              </w:rPr>
            </w:pPr>
          </w:p>
        </w:tc>
        <w:tc>
          <w:tcPr>
            <w:tcW w:w="11641" w:type="dxa"/>
            <w:gridSpan w:val="14"/>
            <w:vAlign w:val="center"/>
          </w:tcPr>
          <w:p w14:paraId="4EB50FB3" w14:textId="77777777" w:rsidR="00670877" w:rsidRPr="00AB5DFA" w:rsidRDefault="00670877">
            <w:pPr>
              <w:shd w:val="clear" w:color="auto" w:fill="FFFFFF"/>
              <w:spacing w:line="260" w:lineRule="atLeast"/>
              <w:ind w:left="-79" w:right="-79"/>
              <w:contextualSpacing/>
              <w:jc w:val="center"/>
              <w:rPr>
                <w:rFonts w:cs="Times New Roman"/>
                <w:bCs/>
                <w:sz w:val="18"/>
                <w:szCs w:val="18"/>
                <w:cs/>
                <w:lang w:val="en-US" w:bidi="th-TH"/>
              </w:rPr>
            </w:pPr>
            <w:r w:rsidRPr="00AB5DFA">
              <w:rPr>
                <w:rFonts w:cs="Times New Roman"/>
                <w:b/>
                <w:sz w:val="18"/>
                <w:szCs w:val="18"/>
              </w:rPr>
              <w:t>Consolidated</w:t>
            </w:r>
          </w:p>
        </w:tc>
      </w:tr>
      <w:tr w:rsidR="00670877" w:rsidRPr="00AB5DFA" w14:paraId="6C4DFDFA" w14:textId="77777777">
        <w:trPr>
          <w:cantSplit/>
          <w:trHeight w:val="20"/>
          <w:tblHeader/>
        </w:trPr>
        <w:tc>
          <w:tcPr>
            <w:tcW w:w="3879" w:type="dxa"/>
          </w:tcPr>
          <w:p w14:paraId="05867762" w14:textId="77777777" w:rsidR="00670877" w:rsidRPr="00AB5DFA" w:rsidRDefault="00670877">
            <w:pPr>
              <w:spacing w:line="260" w:lineRule="atLeast"/>
              <w:ind w:left="916"/>
              <w:rPr>
                <w:rFonts w:cs="Times New Roman"/>
                <w:b/>
                <w:bCs/>
                <w:sz w:val="18"/>
                <w:szCs w:val="18"/>
              </w:rPr>
            </w:pPr>
            <w:r w:rsidRPr="00AB5DFA">
              <w:rPr>
                <w:rFonts w:cs="Times New Roman"/>
                <w:b/>
                <w:i/>
                <w:iCs/>
                <w:sz w:val="18"/>
                <w:szCs w:val="18"/>
              </w:rPr>
              <w:t>For the six-month period ended</w:t>
            </w:r>
            <w:r w:rsidRPr="00AB5DFA">
              <w:rPr>
                <w:rFonts w:cs="Times New Roman"/>
                <w:b/>
                <w:i/>
                <w:iCs/>
                <w:sz w:val="18"/>
                <w:szCs w:val="18"/>
              </w:rPr>
              <w:br/>
              <w:t xml:space="preserve">   30 June</w:t>
            </w:r>
          </w:p>
        </w:tc>
        <w:tc>
          <w:tcPr>
            <w:tcW w:w="11641" w:type="dxa"/>
            <w:gridSpan w:val="14"/>
            <w:vAlign w:val="bottom"/>
          </w:tcPr>
          <w:p w14:paraId="129EAC8B" w14:textId="77777777" w:rsidR="00670877" w:rsidRPr="00AB5DFA" w:rsidRDefault="00670877">
            <w:pPr>
              <w:shd w:val="clear" w:color="auto" w:fill="FFFFFF"/>
              <w:spacing w:line="260" w:lineRule="atLeast"/>
              <w:ind w:left="-79" w:right="-79"/>
              <w:contextualSpacing/>
              <w:jc w:val="center"/>
              <w:rPr>
                <w:rFonts w:cs="Times New Roman"/>
                <w:bCs/>
                <w:sz w:val="18"/>
                <w:szCs w:val="18"/>
              </w:rPr>
            </w:pPr>
            <w:r w:rsidRPr="00AB5DFA">
              <w:rPr>
                <w:rFonts w:cs="Times New Roman"/>
                <w:bCs/>
                <w:sz w:val="18"/>
                <w:szCs w:val="18"/>
              </w:rPr>
              <w:t>202</w:t>
            </w:r>
            <w:r>
              <w:rPr>
                <w:rFonts w:cs="Times New Roman"/>
                <w:bCs/>
                <w:sz w:val="18"/>
                <w:szCs w:val="18"/>
              </w:rPr>
              <w:t>4</w:t>
            </w:r>
          </w:p>
        </w:tc>
      </w:tr>
      <w:tr w:rsidR="00670877" w:rsidRPr="00AB5DFA" w14:paraId="5B749112" w14:textId="77777777">
        <w:trPr>
          <w:gridAfter w:val="1"/>
          <w:wAfter w:w="11" w:type="dxa"/>
          <w:cantSplit/>
          <w:trHeight w:val="20"/>
          <w:tblHeader/>
        </w:trPr>
        <w:tc>
          <w:tcPr>
            <w:tcW w:w="3879" w:type="dxa"/>
            <w:vAlign w:val="bottom"/>
          </w:tcPr>
          <w:p w14:paraId="0715437B" w14:textId="77777777" w:rsidR="00670877" w:rsidRPr="00AB5DFA" w:rsidRDefault="00670877">
            <w:pPr>
              <w:spacing w:line="260" w:lineRule="atLeast"/>
              <w:ind w:left="916"/>
              <w:jc w:val="center"/>
              <w:rPr>
                <w:rFonts w:cs="Times New Roman"/>
                <w:b/>
                <w:bCs/>
                <w:sz w:val="18"/>
                <w:szCs w:val="18"/>
                <w:cs/>
              </w:rPr>
            </w:pPr>
          </w:p>
        </w:tc>
        <w:tc>
          <w:tcPr>
            <w:tcW w:w="1530" w:type="dxa"/>
            <w:vMerge w:val="restart"/>
            <w:vAlign w:val="bottom"/>
          </w:tcPr>
          <w:p w14:paraId="55CA6946" w14:textId="77777777" w:rsidR="00670877" w:rsidRPr="00AB5DFA" w:rsidRDefault="00670877">
            <w:pPr>
              <w:shd w:val="clear" w:color="auto" w:fill="FFFFFF"/>
              <w:spacing w:line="260" w:lineRule="atLeast"/>
              <w:ind w:left="-79" w:right="-79"/>
              <w:contextualSpacing/>
              <w:jc w:val="center"/>
              <w:rPr>
                <w:rFonts w:cs="Times New Roman"/>
                <w:bCs/>
                <w:sz w:val="18"/>
                <w:szCs w:val="18"/>
                <w:lang w:val="en-US" w:bidi="th-TH"/>
              </w:rPr>
            </w:pPr>
            <w:r w:rsidRPr="00AB5DFA">
              <w:rPr>
                <w:rFonts w:cs="Times New Roman"/>
                <w:bCs/>
                <w:sz w:val="18"/>
                <w:szCs w:val="18"/>
                <w:lang w:bidi="th-TH"/>
              </w:rPr>
              <w:t>e-Wallet</w:t>
            </w:r>
            <w:r w:rsidRPr="00AB5DFA">
              <w:rPr>
                <w:rFonts w:cs="Times New Roman"/>
                <w:bCs/>
                <w:sz w:val="18"/>
                <w:szCs w:val="18"/>
                <w:cs/>
                <w:lang w:bidi="th-TH"/>
              </w:rPr>
              <w:t xml:space="preserve"> </w:t>
            </w:r>
            <w:r w:rsidRPr="00AB5DFA">
              <w:rPr>
                <w:rFonts w:cs="Times New Roman"/>
                <w:bCs/>
                <w:sz w:val="18"/>
                <w:szCs w:val="18"/>
                <w:lang w:val="en-US" w:bidi="th-TH"/>
              </w:rPr>
              <w:t>business</w:t>
            </w:r>
          </w:p>
        </w:tc>
        <w:tc>
          <w:tcPr>
            <w:tcW w:w="180" w:type="dxa"/>
            <w:vAlign w:val="bottom"/>
          </w:tcPr>
          <w:p w14:paraId="513586FC"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lang w:val="en-US" w:bidi="th-TH"/>
              </w:rPr>
            </w:pPr>
          </w:p>
        </w:tc>
        <w:tc>
          <w:tcPr>
            <w:tcW w:w="6660" w:type="dxa"/>
            <w:gridSpan w:val="7"/>
            <w:vAlign w:val="bottom"/>
          </w:tcPr>
          <w:p w14:paraId="0D884240" w14:textId="77777777" w:rsidR="00670877" w:rsidRPr="00AB5DFA" w:rsidRDefault="00670877">
            <w:pPr>
              <w:shd w:val="clear" w:color="auto" w:fill="FFFFFF"/>
              <w:spacing w:line="260" w:lineRule="atLeast"/>
              <w:ind w:left="-79" w:right="-79"/>
              <w:contextualSpacing/>
              <w:jc w:val="center"/>
              <w:rPr>
                <w:rFonts w:cs="Times New Roman"/>
                <w:bCs/>
                <w:sz w:val="18"/>
                <w:szCs w:val="18"/>
                <w:lang w:val="en-US" w:bidi="th-TH"/>
              </w:rPr>
            </w:pPr>
            <w:r w:rsidRPr="00AB5DFA">
              <w:rPr>
                <w:rFonts w:cs="Times New Roman"/>
                <w:bCs/>
                <w:sz w:val="18"/>
                <w:szCs w:val="18"/>
                <w:lang w:bidi="th-TH"/>
              </w:rPr>
              <w:t>Banking business</w:t>
            </w:r>
          </w:p>
        </w:tc>
        <w:tc>
          <w:tcPr>
            <w:tcW w:w="180" w:type="dxa"/>
            <w:vAlign w:val="bottom"/>
          </w:tcPr>
          <w:p w14:paraId="3F62366A"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lang w:val="en-US" w:bidi="th-TH"/>
              </w:rPr>
            </w:pPr>
          </w:p>
        </w:tc>
        <w:tc>
          <w:tcPr>
            <w:tcW w:w="1440" w:type="dxa"/>
            <w:vAlign w:val="bottom"/>
          </w:tcPr>
          <w:p w14:paraId="35CE5DF2" w14:textId="77777777" w:rsidR="00670877" w:rsidRPr="00AB5DFA" w:rsidRDefault="00670877">
            <w:pPr>
              <w:shd w:val="clear" w:color="auto" w:fill="FFFFFF"/>
              <w:spacing w:line="260" w:lineRule="atLeast"/>
              <w:ind w:left="-79" w:right="-79"/>
              <w:contextualSpacing/>
              <w:jc w:val="center"/>
              <w:rPr>
                <w:rFonts w:cs="Times New Roman"/>
                <w:bCs/>
                <w:sz w:val="18"/>
                <w:szCs w:val="18"/>
                <w:cs/>
                <w:lang w:bidi="th-TH"/>
              </w:rPr>
            </w:pPr>
          </w:p>
        </w:tc>
        <w:tc>
          <w:tcPr>
            <w:tcW w:w="182" w:type="dxa"/>
            <w:vAlign w:val="bottom"/>
          </w:tcPr>
          <w:p w14:paraId="48F6D3CC"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lang w:val="en-US" w:bidi="th-TH"/>
              </w:rPr>
            </w:pPr>
          </w:p>
        </w:tc>
        <w:tc>
          <w:tcPr>
            <w:tcW w:w="1458" w:type="dxa"/>
            <w:vAlign w:val="bottom"/>
          </w:tcPr>
          <w:p w14:paraId="40280C81" w14:textId="77777777" w:rsidR="00670877" w:rsidRPr="00AB5DFA" w:rsidRDefault="00670877">
            <w:pPr>
              <w:shd w:val="clear" w:color="auto" w:fill="FFFFFF"/>
              <w:spacing w:line="260" w:lineRule="atLeast"/>
              <w:ind w:left="-79" w:right="-79"/>
              <w:contextualSpacing/>
              <w:rPr>
                <w:rFonts w:cs="Times New Roman"/>
                <w:bCs/>
                <w:sz w:val="18"/>
                <w:szCs w:val="18"/>
                <w:cs/>
                <w:lang w:bidi="th-TH"/>
              </w:rPr>
            </w:pPr>
          </w:p>
        </w:tc>
      </w:tr>
      <w:tr w:rsidR="00670877" w:rsidRPr="00AB5DFA" w14:paraId="13C02C2F" w14:textId="77777777">
        <w:trPr>
          <w:gridAfter w:val="1"/>
          <w:wAfter w:w="11" w:type="dxa"/>
          <w:cantSplit/>
          <w:trHeight w:val="20"/>
          <w:tblHeader/>
        </w:trPr>
        <w:tc>
          <w:tcPr>
            <w:tcW w:w="3879" w:type="dxa"/>
          </w:tcPr>
          <w:p w14:paraId="21EE4212" w14:textId="77777777" w:rsidR="00670877" w:rsidRPr="00AB5DFA" w:rsidRDefault="00670877">
            <w:pPr>
              <w:spacing w:line="260" w:lineRule="atLeast"/>
              <w:ind w:left="916"/>
              <w:rPr>
                <w:rFonts w:cs="Times New Roman"/>
                <w:b/>
                <w:bCs/>
                <w:sz w:val="18"/>
                <w:szCs w:val="18"/>
                <w:cs/>
              </w:rPr>
            </w:pPr>
          </w:p>
        </w:tc>
        <w:tc>
          <w:tcPr>
            <w:tcW w:w="1530" w:type="dxa"/>
            <w:vMerge/>
            <w:vAlign w:val="center"/>
          </w:tcPr>
          <w:p w14:paraId="4C6980E8" w14:textId="77777777" w:rsidR="00670877" w:rsidRPr="00AB5DFA" w:rsidRDefault="00670877">
            <w:pPr>
              <w:shd w:val="clear" w:color="auto" w:fill="FFFFFF"/>
              <w:spacing w:line="260" w:lineRule="atLeast"/>
              <w:ind w:left="-79" w:right="-79"/>
              <w:contextualSpacing/>
              <w:jc w:val="center"/>
              <w:rPr>
                <w:rFonts w:cs="Times New Roman"/>
                <w:sz w:val="18"/>
                <w:szCs w:val="18"/>
                <w:lang w:val="en-US" w:bidi="th-TH"/>
              </w:rPr>
            </w:pPr>
          </w:p>
        </w:tc>
        <w:tc>
          <w:tcPr>
            <w:tcW w:w="180" w:type="dxa"/>
            <w:vAlign w:val="center"/>
          </w:tcPr>
          <w:p w14:paraId="0683325B"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rPr>
            </w:pPr>
          </w:p>
        </w:tc>
        <w:tc>
          <w:tcPr>
            <w:tcW w:w="1620" w:type="dxa"/>
            <w:tcBorders>
              <w:top w:val="single" w:sz="4" w:space="0" w:color="auto"/>
            </w:tcBorders>
            <w:vAlign w:val="bottom"/>
          </w:tcPr>
          <w:p w14:paraId="722F7A03" w14:textId="77777777" w:rsidR="00670877" w:rsidRPr="00AB5DFA" w:rsidRDefault="00670877">
            <w:pPr>
              <w:shd w:val="clear" w:color="auto" w:fill="FFFFFF"/>
              <w:spacing w:line="260" w:lineRule="atLeast"/>
              <w:ind w:left="-79" w:right="-79"/>
              <w:contextualSpacing/>
              <w:jc w:val="center"/>
              <w:rPr>
                <w:rFonts w:cs="Times New Roman"/>
                <w:bCs/>
                <w:sz w:val="18"/>
                <w:szCs w:val="18"/>
                <w:lang w:bidi="th-TH"/>
              </w:rPr>
            </w:pPr>
            <w:r w:rsidRPr="00AB5DFA">
              <w:rPr>
                <w:rFonts w:cs="Times New Roman"/>
                <w:bCs/>
                <w:sz w:val="18"/>
                <w:szCs w:val="18"/>
                <w:lang w:bidi="th-TH"/>
              </w:rPr>
              <w:t>Business loans</w:t>
            </w:r>
          </w:p>
        </w:tc>
        <w:tc>
          <w:tcPr>
            <w:tcW w:w="180" w:type="dxa"/>
            <w:tcBorders>
              <w:top w:val="single" w:sz="4" w:space="0" w:color="auto"/>
            </w:tcBorders>
            <w:vAlign w:val="bottom"/>
          </w:tcPr>
          <w:p w14:paraId="2268C4B2"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cs/>
                <w:lang w:bidi="th-TH"/>
              </w:rPr>
            </w:pPr>
          </w:p>
        </w:tc>
        <w:tc>
          <w:tcPr>
            <w:tcW w:w="1530" w:type="dxa"/>
            <w:tcBorders>
              <w:top w:val="single" w:sz="4" w:space="0" w:color="auto"/>
            </w:tcBorders>
            <w:vAlign w:val="bottom"/>
          </w:tcPr>
          <w:p w14:paraId="284EA107" w14:textId="77777777" w:rsidR="00670877" w:rsidRPr="00AB5DFA" w:rsidRDefault="00670877">
            <w:pPr>
              <w:shd w:val="clear" w:color="auto" w:fill="FFFFFF"/>
              <w:spacing w:line="260" w:lineRule="atLeast"/>
              <w:ind w:left="-79" w:right="-79"/>
              <w:contextualSpacing/>
              <w:jc w:val="center"/>
              <w:rPr>
                <w:rFonts w:cs="Times New Roman"/>
                <w:bCs/>
                <w:sz w:val="18"/>
                <w:szCs w:val="18"/>
                <w:cs/>
                <w:lang w:bidi="th-TH"/>
              </w:rPr>
            </w:pPr>
            <w:r w:rsidRPr="00AB5DFA">
              <w:rPr>
                <w:rFonts w:cs="Times New Roman"/>
                <w:bCs/>
                <w:sz w:val="18"/>
                <w:szCs w:val="18"/>
                <w:lang w:bidi="th-TH"/>
              </w:rPr>
              <w:t>Retail loans secured by residential property</w:t>
            </w:r>
          </w:p>
        </w:tc>
        <w:tc>
          <w:tcPr>
            <w:tcW w:w="180" w:type="dxa"/>
            <w:tcBorders>
              <w:top w:val="single" w:sz="4" w:space="0" w:color="auto"/>
            </w:tcBorders>
            <w:vAlign w:val="bottom"/>
          </w:tcPr>
          <w:p w14:paraId="6B846481"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lang w:bidi="th-TH"/>
              </w:rPr>
            </w:pPr>
          </w:p>
        </w:tc>
        <w:tc>
          <w:tcPr>
            <w:tcW w:w="1439" w:type="dxa"/>
            <w:tcBorders>
              <w:top w:val="single" w:sz="4" w:space="0" w:color="auto"/>
            </w:tcBorders>
            <w:vAlign w:val="bottom"/>
          </w:tcPr>
          <w:p w14:paraId="51109655" w14:textId="77777777" w:rsidR="00670877" w:rsidRPr="00AB5DFA" w:rsidRDefault="00670877">
            <w:pPr>
              <w:shd w:val="clear" w:color="auto" w:fill="FFFFFF"/>
              <w:spacing w:line="260" w:lineRule="atLeast"/>
              <w:ind w:left="-79" w:right="-79"/>
              <w:contextualSpacing/>
              <w:jc w:val="center"/>
              <w:rPr>
                <w:rFonts w:cs="Times New Roman"/>
                <w:bCs/>
                <w:sz w:val="18"/>
                <w:szCs w:val="18"/>
                <w:cs/>
                <w:lang w:bidi="th-TH"/>
              </w:rPr>
            </w:pPr>
            <w:r w:rsidRPr="00AB5DFA">
              <w:rPr>
                <w:rFonts w:cs="Times New Roman"/>
                <w:bCs/>
                <w:sz w:val="18"/>
                <w:szCs w:val="18"/>
                <w:lang w:bidi="th-TH"/>
              </w:rPr>
              <w:t>Others</w:t>
            </w:r>
          </w:p>
        </w:tc>
        <w:tc>
          <w:tcPr>
            <w:tcW w:w="181" w:type="dxa"/>
            <w:tcBorders>
              <w:top w:val="single" w:sz="4" w:space="0" w:color="auto"/>
            </w:tcBorders>
            <w:vAlign w:val="bottom"/>
          </w:tcPr>
          <w:p w14:paraId="04642342"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rPr>
            </w:pPr>
          </w:p>
        </w:tc>
        <w:tc>
          <w:tcPr>
            <w:tcW w:w="1530" w:type="dxa"/>
            <w:tcBorders>
              <w:top w:val="single" w:sz="4" w:space="0" w:color="auto"/>
            </w:tcBorders>
            <w:vAlign w:val="bottom"/>
          </w:tcPr>
          <w:p w14:paraId="10A94F6E" w14:textId="77777777" w:rsidR="00670877" w:rsidRPr="00AB5DFA" w:rsidRDefault="00670877">
            <w:pPr>
              <w:spacing w:line="260" w:lineRule="atLeast"/>
              <w:jc w:val="center"/>
              <w:rPr>
                <w:rFonts w:cs="Times New Roman"/>
                <w:bCs/>
                <w:sz w:val="18"/>
                <w:szCs w:val="18"/>
                <w:cs/>
                <w:lang w:bidi="th-TH"/>
              </w:rPr>
            </w:pPr>
            <w:r w:rsidRPr="00AB5DFA">
              <w:rPr>
                <w:rFonts w:cs="Times New Roman"/>
                <w:bCs/>
                <w:sz w:val="18"/>
                <w:szCs w:val="18"/>
                <w:lang w:bidi="th-TH"/>
              </w:rPr>
              <w:t xml:space="preserve">Total </w:t>
            </w:r>
            <w:r w:rsidRPr="00AB5DFA">
              <w:rPr>
                <w:rFonts w:cs="Times New Roman"/>
                <w:bCs/>
                <w:sz w:val="18"/>
                <w:szCs w:val="18"/>
                <w:lang w:bidi="th-TH"/>
              </w:rPr>
              <w:br/>
              <w:t>banking business</w:t>
            </w:r>
          </w:p>
        </w:tc>
        <w:tc>
          <w:tcPr>
            <w:tcW w:w="180" w:type="dxa"/>
          </w:tcPr>
          <w:p w14:paraId="4A58E822"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rPr>
            </w:pPr>
          </w:p>
        </w:tc>
        <w:tc>
          <w:tcPr>
            <w:tcW w:w="1440" w:type="dxa"/>
            <w:vAlign w:val="bottom"/>
          </w:tcPr>
          <w:p w14:paraId="4FCE2A88" w14:textId="77777777" w:rsidR="00670877" w:rsidRPr="00AB5DFA" w:rsidRDefault="00670877">
            <w:pPr>
              <w:shd w:val="clear" w:color="auto" w:fill="FFFFFF"/>
              <w:spacing w:line="260" w:lineRule="atLeast"/>
              <w:ind w:left="-79" w:right="-79"/>
              <w:contextualSpacing/>
              <w:jc w:val="center"/>
              <w:rPr>
                <w:rFonts w:cs="Times New Roman"/>
                <w:bCs/>
                <w:sz w:val="18"/>
                <w:szCs w:val="18"/>
                <w:cs/>
                <w:lang w:val="en-US" w:bidi="th-TH"/>
              </w:rPr>
            </w:pPr>
            <w:r w:rsidRPr="00AB5DFA">
              <w:rPr>
                <w:rFonts w:cs="Times New Roman"/>
                <w:bCs/>
                <w:sz w:val="18"/>
                <w:szCs w:val="18"/>
                <w:lang w:bidi="th-TH"/>
              </w:rPr>
              <w:t>Elimination</w:t>
            </w:r>
          </w:p>
        </w:tc>
        <w:tc>
          <w:tcPr>
            <w:tcW w:w="182" w:type="dxa"/>
            <w:vAlign w:val="center"/>
          </w:tcPr>
          <w:p w14:paraId="33427681" w14:textId="77777777" w:rsidR="00670877" w:rsidRPr="00AB5DFA" w:rsidRDefault="00670877">
            <w:pPr>
              <w:shd w:val="clear" w:color="auto" w:fill="FFFFFF"/>
              <w:tabs>
                <w:tab w:val="decimal" w:pos="374"/>
              </w:tabs>
              <w:spacing w:line="260" w:lineRule="atLeast"/>
              <w:ind w:left="-79" w:right="-79"/>
              <w:contextualSpacing/>
              <w:jc w:val="center"/>
              <w:rPr>
                <w:rFonts w:cs="Times New Roman"/>
                <w:bCs/>
                <w:sz w:val="18"/>
                <w:szCs w:val="18"/>
                <w:lang w:val="en-US"/>
              </w:rPr>
            </w:pPr>
          </w:p>
        </w:tc>
        <w:tc>
          <w:tcPr>
            <w:tcW w:w="1458" w:type="dxa"/>
            <w:vAlign w:val="bottom"/>
          </w:tcPr>
          <w:p w14:paraId="17C8F733" w14:textId="77777777" w:rsidR="00670877" w:rsidRPr="00AB5DFA" w:rsidRDefault="00670877">
            <w:pPr>
              <w:shd w:val="clear" w:color="auto" w:fill="FFFFFF"/>
              <w:spacing w:line="260" w:lineRule="atLeast"/>
              <w:ind w:left="-79" w:right="-79"/>
              <w:contextualSpacing/>
              <w:jc w:val="center"/>
              <w:rPr>
                <w:rFonts w:cs="Times New Roman"/>
                <w:bCs/>
                <w:sz w:val="18"/>
                <w:szCs w:val="18"/>
                <w:cs/>
                <w:lang w:val="en-US" w:bidi="th-TH"/>
              </w:rPr>
            </w:pPr>
            <w:r w:rsidRPr="00AB5DFA">
              <w:rPr>
                <w:rFonts w:cs="Times New Roman"/>
                <w:bCs/>
                <w:sz w:val="18"/>
                <w:szCs w:val="18"/>
                <w:lang w:bidi="th-TH"/>
              </w:rPr>
              <w:t>Total</w:t>
            </w:r>
          </w:p>
        </w:tc>
      </w:tr>
      <w:tr w:rsidR="00670877" w:rsidRPr="00AB5DFA" w14:paraId="51C2A6C0" w14:textId="77777777">
        <w:trPr>
          <w:cantSplit/>
          <w:trHeight w:val="20"/>
          <w:tblHeader/>
        </w:trPr>
        <w:tc>
          <w:tcPr>
            <w:tcW w:w="3879" w:type="dxa"/>
          </w:tcPr>
          <w:p w14:paraId="4E6BB395" w14:textId="77777777" w:rsidR="00670877" w:rsidRPr="00AB5DFA" w:rsidRDefault="00670877">
            <w:pPr>
              <w:spacing w:line="260" w:lineRule="atLeast"/>
              <w:ind w:left="916"/>
              <w:rPr>
                <w:rFonts w:cs="Times New Roman"/>
                <w:b/>
                <w:bCs/>
                <w:sz w:val="18"/>
                <w:szCs w:val="18"/>
                <w:cs/>
              </w:rPr>
            </w:pPr>
          </w:p>
        </w:tc>
        <w:tc>
          <w:tcPr>
            <w:tcW w:w="11641" w:type="dxa"/>
            <w:gridSpan w:val="14"/>
            <w:vAlign w:val="center"/>
          </w:tcPr>
          <w:p w14:paraId="14D530ED" w14:textId="77777777" w:rsidR="00670877" w:rsidRPr="00AB5DFA" w:rsidRDefault="00670877">
            <w:pPr>
              <w:shd w:val="clear" w:color="auto" w:fill="FFFFFF"/>
              <w:spacing w:line="260" w:lineRule="atLeast"/>
              <w:ind w:left="-79" w:right="-79"/>
              <w:contextualSpacing/>
              <w:jc w:val="center"/>
              <w:rPr>
                <w:rFonts w:cs="Times New Roman"/>
                <w:bCs/>
                <w:i/>
                <w:iCs/>
                <w:sz w:val="18"/>
                <w:szCs w:val="18"/>
                <w:cs/>
                <w:lang w:val="en-US" w:bidi="th-TH"/>
              </w:rPr>
            </w:pPr>
            <w:r w:rsidRPr="00AB5DFA">
              <w:rPr>
                <w:rFonts w:cs="Times New Roman"/>
                <w:bCs/>
                <w:i/>
                <w:iCs/>
                <w:sz w:val="18"/>
                <w:szCs w:val="18"/>
                <w:lang w:val="en-US" w:bidi="th-TH"/>
              </w:rPr>
              <w:t>(in thousand Baht)</w:t>
            </w:r>
          </w:p>
        </w:tc>
      </w:tr>
      <w:tr w:rsidR="00670877" w:rsidRPr="00AB5DFA" w14:paraId="057E781A" w14:textId="77777777">
        <w:trPr>
          <w:gridAfter w:val="1"/>
          <w:wAfter w:w="11" w:type="dxa"/>
          <w:cantSplit/>
          <w:trHeight w:val="60"/>
        </w:trPr>
        <w:tc>
          <w:tcPr>
            <w:tcW w:w="3879" w:type="dxa"/>
            <w:vAlign w:val="bottom"/>
          </w:tcPr>
          <w:p w14:paraId="3383E57F" w14:textId="77777777" w:rsidR="00670877" w:rsidRPr="00AB5DFA" w:rsidRDefault="00670877">
            <w:pPr>
              <w:shd w:val="clear" w:color="auto" w:fill="FFFFFF"/>
              <w:tabs>
                <w:tab w:val="decimal" w:pos="0"/>
              </w:tabs>
              <w:spacing w:line="260" w:lineRule="atLeast"/>
              <w:ind w:left="916" w:right="-72"/>
              <w:contextualSpacing/>
              <w:rPr>
                <w:rFonts w:cs="Times New Roman"/>
                <w:sz w:val="18"/>
                <w:szCs w:val="18"/>
                <w:cs/>
                <w:lang w:val="en-US" w:bidi="th-TH"/>
              </w:rPr>
            </w:pPr>
            <w:r w:rsidRPr="00AB5DFA">
              <w:rPr>
                <w:rFonts w:cs="Times New Roman"/>
                <w:sz w:val="18"/>
                <w:szCs w:val="18"/>
                <w:lang w:val="en-US" w:bidi="th-TH"/>
              </w:rPr>
              <w:t>Net interest income</w:t>
            </w:r>
          </w:p>
        </w:tc>
        <w:tc>
          <w:tcPr>
            <w:tcW w:w="1530" w:type="dxa"/>
          </w:tcPr>
          <w:p w14:paraId="6608197E"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32</w:t>
            </w:r>
            <w:r>
              <w:rPr>
                <w:rFonts w:cs="Times New Roman"/>
                <w:sz w:val="18"/>
                <w:szCs w:val="18"/>
              </w:rPr>
              <w:t>5</w:t>
            </w:r>
            <w:r w:rsidRPr="00144B0B">
              <w:rPr>
                <w:rFonts w:cs="Times New Roman"/>
                <w:sz w:val="18"/>
                <w:szCs w:val="18"/>
              </w:rPr>
              <w:t xml:space="preserve"> </w:t>
            </w:r>
          </w:p>
        </w:tc>
        <w:tc>
          <w:tcPr>
            <w:tcW w:w="180" w:type="dxa"/>
            <w:vAlign w:val="bottom"/>
          </w:tcPr>
          <w:p w14:paraId="5FC6E73D"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620" w:type="dxa"/>
            <w:vAlign w:val="bottom"/>
          </w:tcPr>
          <w:p w14:paraId="6CA201A6"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6,012,308</w:t>
            </w:r>
          </w:p>
        </w:tc>
        <w:tc>
          <w:tcPr>
            <w:tcW w:w="180" w:type="dxa"/>
            <w:vAlign w:val="bottom"/>
          </w:tcPr>
          <w:p w14:paraId="1E262C20"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397793FA"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490,735</w:t>
            </w:r>
          </w:p>
        </w:tc>
        <w:tc>
          <w:tcPr>
            <w:tcW w:w="180" w:type="dxa"/>
            <w:vAlign w:val="bottom"/>
          </w:tcPr>
          <w:p w14:paraId="3B74BB2E"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439" w:type="dxa"/>
            <w:vAlign w:val="bottom"/>
          </w:tcPr>
          <w:p w14:paraId="083DB9FE"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726,0</w:t>
            </w:r>
            <w:r>
              <w:rPr>
                <w:rFonts w:cs="Times New Roman"/>
                <w:sz w:val="18"/>
                <w:szCs w:val="18"/>
              </w:rPr>
              <w:t>94</w:t>
            </w:r>
          </w:p>
        </w:tc>
        <w:tc>
          <w:tcPr>
            <w:tcW w:w="181" w:type="dxa"/>
            <w:vAlign w:val="bottom"/>
          </w:tcPr>
          <w:p w14:paraId="4314F66D"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163E936F"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lang w:val="en-US"/>
              </w:rPr>
              <w:t>7,229,13</w:t>
            </w:r>
            <w:r>
              <w:rPr>
                <w:rFonts w:cs="Times New Roman"/>
                <w:sz w:val="18"/>
                <w:szCs w:val="18"/>
                <w:lang w:val="en-US"/>
              </w:rPr>
              <w:t>7</w:t>
            </w:r>
          </w:p>
        </w:tc>
        <w:tc>
          <w:tcPr>
            <w:tcW w:w="180" w:type="dxa"/>
            <w:vAlign w:val="bottom"/>
          </w:tcPr>
          <w:p w14:paraId="79AAC903"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440" w:type="dxa"/>
            <w:vAlign w:val="bottom"/>
          </w:tcPr>
          <w:p w14:paraId="27EE6111" w14:textId="77777777" w:rsidR="00670877" w:rsidRPr="00AB5DFA" w:rsidRDefault="00670877">
            <w:pPr>
              <w:shd w:val="clear" w:color="auto" w:fill="FFFFFF"/>
              <w:tabs>
                <w:tab w:val="decimal" w:pos="1174"/>
              </w:tabs>
              <w:spacing w:line="260" w:lineRule="atLeast"/>
              <w:ind w:left="-79" w:right="-72"/>
              <w:contextualSpacing/>
              <w:rPr>
                <w:rFonts w:cs="Times New Roman"/>
                <w:sz w:val="18"/>
                <w:szCs w:val="18"/>
              </w:rPr>
            </w:pPr>
            <w:r>
              <w:rPr>
                <w:rFonts w:cs="Times New Roman"/>
                <w:sz w:val="18"/>
                <w:szCs w:val="18"/>
              </w:rPr>
              <w:t>-</w:t>
            </w:r>
          </w:p>
        </w:tc>
        <w:tc>
          <w:tcPr>
            <w:tcW w:w="182" w:type="dxa"/>
            <w:vAlign w:val="bottom"/>
          </w:tcPr>
          <w:p w14:paraId="7F0E8F15"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458" w:type="dxa"/>
          </w:tcPr>
          <w:p w14:paraId="6C940486" w14:textId="77777777" w:rsidR="00670877" w:rsidRPr="00AB5DFA" w:rsidRDefault="00670877">
            <w:pPr>
              <w:shd w:val="clear" w:color="auto" w:fill="FFFFFF"/>
              <w:tabs>
                <w:tab w:val="decimal" w:pos="1187"/>
              </w:tabs>
              <w:spacing w:line="260" w:lineRule="atLeast"/>
              <w:ind w:left="-79" w:right="-72"/>
              <w:contextualSpacing/>
              <w:rPr>
                <w:rFonts w:cs="Times New Roman"/>
                <w:sz w:val="18"/>
                <w:szCs w:val="18"/>
              </w:rPr>
            </w:pPr>
            <w:r w:rsidRPr="00144B0B">
              <w:rPr>
                <w:rFonts w:cs="Times New Roman"/>
                <w:sz w:val="18"/>
                <w:szCs w:val="18"/>
                <w:lang w:val="en-US"/>
              </w:rPr>
              <w:t>7,229,462</w:t>
            </w:r>
          </w:p>
        </w:tc>
      </w:tr>
      <w:tr w:rsidR="00670877" w:rsidRPr="00AB5DFA" w14:paraId="2C85312E" w14:textId="77777777">
        <w:trPr>
          <w:gridAfter w:val="1"/>
          <w:wAfter w:w="11" w:type="dxa"/>
          <w:cantSplit/>
          <w:trHeight w:val="60"/>
        </w:trPr>
        <w:tc>
          <w:tcPr>
            <w:tcW w:w="3879" w:type="dxa"/>
            <w:vAlign w:val="bottom"/>
          </w:tcPr>
          <w:p w14:paraId="5FD234D1" w14:textId="77777777" w:rsidR="00670877" w:rsidRPr="00AB5DFA" w:rsidRDefault="00670877">
            <w:pPr>
              <w:shd w:val="clear" w:color="auto" w:fill="FFFFFF"/>
              <w:tabs>
                <w:tab w:val="decimal" w:pos="0"/>
              </w:tabs>
              <w:spacing w:line="260" w:lineRule="atLeast"/>
              <w:ind w:left="916" w:right="-72"/>
              <w:contextualSpacing/>
              <w:rPr>
                <w:rFonts w:cs="Times New Roman"/>
                <w:sz w:val="18"/>
                <w:szCs w:val="18"/>
                <w:lang w:val="en-US" w:bidi="th-TH"/>
              </w:rPr>
            </w:pPr>
            <w:r w:rsidRPr="00AB5DFA">
              <w:rPr>
                <w:rFonts w:cs="Times New Roman"/>
                <w:sz w:val="18"/>
                <w:szCs w:val="18"/>
                <w:lang w:val="en-US" w:bidi="th-TH"/>
              </w:rPr>
              <w:t>Non-interest income</w:t>
            </w:r>
            <w:r>
              <w:rPr>
                <w:rFonts w:cs="Times New Roman"/>
                <w:sz w:val="18"/>
                <w:szCs w:val="18"/>
                <w:lang w:val="en-US" w:bidi="th-TH"/>
              </w:rPr>
              <w:t xml:space="preserve"> (expenses)</w:t>
            </w:r>
            <w:r w:rsidRPr="00AB5DFA">
              <w:rPr>
                <w:rFonts w:cs="Times New Roman"/>
                <w:sz w:val="18"/>
                <w:szCs w:val="18"/>
                <w:lang w:val="en-US" w:bidi="th-TH"/>
              </w:rPr>
              <w:t>, net</w:t>
            </w:r>
          </w:p>
        </w:tc>
        <w:tc>
          <w:tcPr>
            <w:tcW w:w="1530" w:type="dxa"/>
            <w:tcBorders>
              <w:bottom w:val="single" w:sz="4" w:space="0" w:color="auto"/>
            </w:tcBorders>
          </w:tcPr>
          <w:p w14:paraId="1E4118AF"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 xml:space="preserve">28,076 </w:t>
            </w:r>
          </w:p>
        </w:tc>
        <w:tc>
          <w:tcPr>
            <w:tcW w:w="180" w:type="dxa"/>
            <w:vAlign w:val="bottom"/>
          </w:tcPr>
          <w:p w14:paraId="425CB47C"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620" w:type="dxa"/>
            <w:vAlign w:val="bottom"/>
          </w:tcPr>
          <w:p w14:paraId="7984DAC0"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78C8F28E"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500E26B3"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49EF7745"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439" w:type="dxa"/>
            <w:vAlign w:val="bottom"/>
          </w:tcPr>
          <w:p w14:paraId="02BF6E88"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81" w:type="dxa"/>
            <w:vAlign w:val="bottom"/>
          </w:tcPr>
          <w:p w14:paraId="0500106E"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530" w:type="dxa"/>
            <w:tcBorders>
              <w:bottom w:val="single" w:sz="4" w:space="0" w:color="auto"/>
            </w:tcBorders>
            <w:vAlign w:val="bottom"/>
          </w:tcPr>
          <w:p w14:paraId="6E830834"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(36,53</w:t>
            </w:r>
            <w:r>
              <w:rPr>
                <w:rFonts w:cs="Times New Roman"/>
                <w:sz w:val="18"/>
                <w:szCs w:val="18"/>
              </w:rPr>
              <w:t>6</w:t>
            </w:r>
            <w:r w:rsidRPr="00144B0B">
              <w:rPr>
                <w:rFonts w:cs="Times New Roman"/>
                <w:sz w:val="18"/>
                <w:szCs w:val="18"/>
              </w:rPr>
              <w:t>)</w:t>
            </w:r>
          </w:p>
        </w:tc>
        <w:tc>
          <w:tcPr>
            <w:tcW w:w="180" w:type="dxa"/>
            <w:vAlign w:val="bottom"/>
          </w:tcPr>
          <w:p w14:paraId="33DEA539"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440" w:type="dxa"/>
            <w:tcBorders>
              <w:bottom w:val="single" w:sz="4" w:space="0" w:color="auto"/>
            </w:tcBorders>
            <w:vAlign w:val="bottom"/>
          </w:tcPr>
          <w:p w14:paraId="7F754D73" w14:textId="77777777" w:rsidR="00670877" w:rsidRPr="00AB5DFA" w:rsidRDefault="00670877">
            <w:pPr>
              <w:shd w:val="clear" w:color="auto" w:fill="FFFFFF"/>
              <w:tabs>
                <w:tab w:val="decimal" w:pos="1174"/>
              </w:tabs>
              <w:spacing w:line="260" w:lineRule="atLeast"/>
              <w:ind w:left="-79" w:right="-72"/>
              <w:contextualSpacing/>
              <w:rPr>
                <w:rFonts w:cs="Times New Roman"/>
                <w:sz w:val="18"/>
                <w:szCs w:val="18"/>
              </w:rPr>
            </w:pPr>
            <w:r w:rsidRPr="00144B0B">
              <w:rPr>
                <w:rFonts w:cs="Times New Roman"/>
                <w:sz w:val="18"/>
                <w:szCs w:val="18"/>
              </w:rPr>
              <w:t>(2,4</w:t>
            </w:r>
            <w:r>
              <w:rPr>
                <w:rFonts w:cs="Times New Roman"/>
                <w:sz w:val="18"/>
                <w:szCs w:val="18"/>
              </w:rPr>
              <w:t>80</w:t>
            </w:r>
            <w:r w:rsidRPr="00144B0B">
              <w:rPr>
                <w:rFonts w:cs="Times New Roman"/>
                <w:sz w:val="18"/>
                <w:szCs w:val="18"/>
              </w:rPr>
              <w:t>)</w:t>
            </w:r>
          </w:p>
        </w:tc>
        <w:tc>
          <w:tcPr>
            <w:tcW w:w="182" w:type="dxa"/>
            <w:vAlign w:val="bottom"/>
          </w:tcPr>
          <w:p w14:paraId="52293B7F"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458" w:type="dxa"/>
            <w:tcBorders>
              <w:bottom w:val="single" w:sz="4" w:space="0" w:color="auto"/>
            </w:tcBorders>
          </w:tcPr>
          <w:p w14:paraId="12DC67C2" w14:textId="77777777" w:rsidR="00670877" w:rsidRPr="00AB5DFA" w:rsidRDefault="00670877">
            <w:pPr>
              <w:shd w:val="clear" w:color="auto" w:fill="FFFFFF"/>
              <w:tabs>
                <w:tab w:val="decimal" w:pos="1187"/>
              </w:tabs>
              <w:spacing w:line="260" w:lineRule="atLeast"/>
              <w:ind w:left="-79" w:right="-72"/>
              <w:contextualSpacing/>
              <w:rPr>
                <w:rFonts w:cs="Times New Roman"/>
                <w:sz w:val="18"/>
                <w:szCs w:val="18"/>
              </w:rPr>
            </w:pPr>
            <w:r w:rsidRPr="00144B0B">
              <w:rPr>
                <w:rFonts w:cs="Times New Roman"/>
                <w:sz w:val="18"/>
                <w:szCs w:val="18"/>
                <w:lang w:val="en-US"/>
              </w:rPr>
              <w:t>(10,940)</w:t>
            </w:r>
          </w:p>
        </w:tc>
      </w:tr>
      <w:tr w:rsidR="00670877" w:rsidRPr="00AB5DFA" w14:paraId="193BC59A" w14:textId="77777777">
        <w:trPr>
          <w:gridAfter w:val="1"/>
          <w:wAfter w:w="11" w:type="dxa"/>
          <w:cantSplit/>
          <w:trHeight w:val="50"/>
        </w:trPr>
        <w:tc>
          <w:tcPr>
            <w:tcW w:w="3879" w:type="dxa"/>
            <w:vAlign w:val="bottom"/>
          </w:tcPr>
          <w:p w14:paraId="0CBC71EE" w14:textId="77777777" w:rsidR="00670877" w:rsidRPr="00AB5DFA" w:rsidRDefault="00670877">
            <w:pPr>
              <w:shd w:val="clear" w:color="auto" w:fill="FFFFFF"/>
              <w:spacing w:line="260" w:lineRule="atLeast"/>
              <w:ind w:left="916" w:right="-72"/>
              <w:contextualSpacing/>
              <w:rPr>
                <w:rFonts w:cs="Times New Roman"/>
                <w:b/>
                <w:bCs/>
                <w:sz w:val="18"/>
                <w:szCs w:val="18"/>
              </w:rPr>
            </w:pPr>
            <w:r w:rsidRPr="00AB5DFA">
              <w:rPr>
                <w:rFonts w:cs="Times New Roman"/>
                <w:b/>
                <w:bCs/>
                <w:sz w:val="18"/>
                <w:szCs w:val="18"/>
              </w:rPr>
              <w:t>Total operating income</w:t>
            </w:r>
          </w:p>
        </w:tc>
        <w:tc>
          <w:tcPr>
            <w:tcW w:w="1530" w:type="dxa"/>
            <w:tcBorders>
              <w:top w:val="single" w:sz="4" w:space="0" w:color="auto"/>
            </w:tcBorders>
          </w:tcPr>
          <w:p w14:paraId="346B5E20"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rPr>
              <w:t>28,40</w:t>
            </w:r>
            <w:r>
              <w:rPr>
                <w:rFonts w:cs="Times New Roman"/>
                <w:b/>
                <w:bCs/>
                <w:sz w:val="18"/>
                <w:szCs w:val="18"/>
              </w:rPr>
              <w:t>1</w:t>
            </w:r>
            <w:r w:rsidRPr="00144B0B">
              <w:rPr>
                <w:rFonts w:cs="Times New Roman"/>
                <w:b/>
                <w:bCs/>
                <w:sz w:val="18"/>
                <w:szCs w:val="18"/>
              </w:rPr>
              <w:t xml:space="preserve"> </w:t>
            </w:r>
          </w:p>
        </w:tc>
        <w:tc>
          <w:tcPr>
            <w:tcW w:w="180" w:type="dxa"/>
            <w:vAlign w:val="bottom"/>
          </w:tcPr>
          <w:p w14:paraId="1606C0FA"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620" w:type="dxa"/>
            <w:vAlign w:val="bottom"/>
          </w:tcPr>
          <w:p w14:paraId="1C25F803"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77A83F9D"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530" w:type="dxa"/>
            <w:vAlign w:val="bottom"/>
          </w:tcPr>
          <w:p w14:paraId="0C9D508A"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0A278432"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439" w:type="dxa"/>
            <w:vAlign w:val="bottom"/>
          </w:tcPr>
          <w:p w14:paraId="29071F46"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81" w:type="dxa"/>
            <w:vAlign w:val="bottom"/>
          </w:tcPr>
          <w:p w14:paraId="1147813F"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530" w:type="dxa"/>
            <w:tcBorders>
              <w:top w:val="single" w:sz="4" w:space="0" w:color="auto"/>
            </w:tcBorders>
            <w:vAlign w:val="bottom"/>
          </w:tcPr>
          <w:p w14:paraId="7F3605EE"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rPr>
              <w:t>7,192,</w:t>
            </w:r>
            <w:r>
              <w:rPr>
                <w:rFonts w:cs="Times New Roman"/>
                <w:b/>
                <w:bCs/>
                <w:sz w:val="18"/>
                <w:szCs w:val="18"/>
              </w:rPr>
              <w:t>601</w:t>
            </w:r>
          </w:p>
        </w:tc>
        <w:tc>
          <w:tcPr>
            <w:tcW w:w="180" w:type="dxa"/>
            <w:vAlign w:val="bottom"/>
          </w:tcPr>
          <w:p w14:paraId="568E7691"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440" w:type="dxa"/>
            <w:tcBorders>
              <w:top w:val="single" w:sz="4" w:space="0" w:color="auto"/>
            </w:tcBorders>
            <w:vAlign w:val="bottom"/>
          </w:tcPr>
          <w:p w14:paraId="3267834D" w14:textId="77777777" w:rsidR="00670877" w:rsidRPr="00AB5DFA" w:rsidRDefault="00670877">
            <w:pPr>
              <w:shd w:val="clear" w:color="auto" w:fill="FFFFFF"/>
              <w:tabs>
                <w:tab w:val="decimal" w:pos="1174"/>
              </w:tabs>
              <w:spacing w:line="260" w:lineRule="atLeast"/>
              <w:ind w:left="-79" w:right="-72"/>
              <w:contextualSpacing/>
              <w:rPr>
                <w:rFonts w:cs="Times New Roman"/>
                <w:b/>
                <w:bCs/>
                <w:sz w:val="18"/>
                <w:szCs w:val="18"/>
                <w:cs/>
                <w:lang w:bidi="th-TH"/>
              </w:rPr>
            </w:pPr>
            <w:r w:rsidRPr="00144B0B">
              <w:rPr>
                <w:rFonts w:cs="Times New Roman"/>
                <w:b/>
                <w:bCs/>
                <w:sz w:val="18"/>
                <w:szCs w:val="18"/>
                <w:lang w:bidi="th-TH"/>
              </w:rPr>
              <w:t>(2,4</w:t>
            </w:r>
            <w:r>
              <w:rPr>
                <w:rFonts w:cs="Times New Roman"/>
                <w:b/>
                <w:bCs/>
                <w:sz w:val="18"/>
                <w:szCs w:val="18"/>
                <w:lang w:bidi="th-TH"/>
              </w:rPr>
              <w:t>80</w:t>
            </w:r>
            <w:r w:rsidRPr="00144B0B">
              <w:rPr>
                <w:rFonts w:cs="Times New Roman"/>
                <w:b/>
                <w:bCs/>
                <w:sz w:val="18"/>
                <w:szCs w:val="18"/>
                <w:lang w:bidi="th-TH"/>
              </w:rPr>
              <w:t>)</w:t>
            </w:r>
          </w:p>
        </w:tc>
        <w:tc>
          <w:tcPr>
            <w:tcW w:w="182" w:type="dxa"/>
            <w:vAlign w:val="bottom"/>
          </w:tcPr>
          <w:p w14:paraId="4824E6A8"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458" w:type="dxa"/>
            <w:tcBorders>
              <w:top w:val="single" w:sz="4" w:space="0" w:color="auto"/>
            </w:tcBorders>
          </w:tcPr>
          <w:p w14:paraId="4AB19206" w14:textId="77777777" w:rsidR="00670877" w:rsidRPr="00AB5DFA" w:rsidRDefault="00670877">
            <w:pPr>
              <w:shd w:val="clear" w:color="auto" w:fill="FFFFFF"/>
              <w:tabs>
                <w:tab w:val="decimal" w:pos="1187"/>
              </w:tabs>
              <w:spacing w:line="260" w:lineRule="atLeast"/>
              <w:ind w:left="-79" w:right="-72"/>
              <w:contextualSpacing/>
              <w:rPr>
                <w:rFonts w:cs="Times New Roman"/>
                <w:b/>
                <w:bCs/>
                <w:sz w:val="18"/>
                <w:szCs w:val="18"/>
                <w:lang w:val="en-US"/>
              </w:rPr>
            </w:pPr>
            <w:r w:rsidRPr="00144B0B">
              <w:rPr>
                <w:rFonts w:cs="Times New Roman"/>
                <w:b/>
                <w:bCs/>
                <w:sz w:val="18"/>
                <w:szCs w:val="18"/>
                <w:lang w:val="en-US"/>
              </w:rPr>
              <w:t>7,218,522</w:t>
            </w:r>
          </w:p>
        </w:tc>
      </w:tr>
      <w:tr w:rsidR="00670877" w:rsidRPr="00AB5DFA" w14:paraId="79724638" w14:textId="77777777">
        <w:trPr>
          <w:gridAfter w:val="1"/>
          <w:wAfter w:w="11" w:type="dxa"/>
          <w:cantSplit/>
          <w:trHeight w:val="60"/>
        </w:trPr>
        <w:tc>
          <w:tcPr>
            <w:tcW w:w="3879" w:type="dxa"/>
            <w:vAlign w:val="bottom"/>
          </w:tcPr>
          <w:p w14:paraId="25185B1F" w14:textId="77777777" w:rsidR="00670877" w:rsidRPr="00AB5DFA" w:rsidRDefault="00670877">
            <w:pPr>
              <w:shd w:val="clear" w:color="auto" w:fill="FFFFFF"/>
              <w:spacing w:line="260" w:lineRule="atLeast"/>
              <w:ind w:left="916" w:right="-72"/>
              <w:contextualSpacing/>
              <w:rPr>
                <w:rFonts w:cs="Times New Roman"/>
                <w:b/>
                <w:bCs/>
                <w:sz w:val="18"/>
                <w:szCs w:val="18"/>
              </w:rPr>
            </w:pPr>
            <w:r w:rsidRPr="00AB5DFA">
              <w:rPr>
                <w:rFonts w:cs="Times New Roman"/>
                <w:sz w:val="18"/>
                <w:szCs w:val="18"/>
              </w:rPr>
              <w:t>Total operating expenses</w:t>
            </w:r>
          </w:p>
        </w:tc>
        <w:tc>
          <w:tcPr>
            <w:tcW w:w="1530" w:type="dxa"/>
            <w:tcBorders>
              <w:bottom w:val="single" w:sz="4" w:space="0" w:color="auto"/>
            </w:tcBorders>
            <w:vAlign w:val="bottom"/>
          </w:tcPr>
          <w:p w14:paraId="326C7440"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(38,428)</w:t>
            </w:r>
          </w:p>
        </w:tc>
        <w:tc>
          <w:tcPr>
            <w:tcW w:w="180" w:type="dxa"/>
            <w:vAlign w:val="bottom"/>
          </w:tcPr>
          <w:p w14:paraId="05B499BD"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620" w:type="dxa"/>
            <w:vAlign w:val="bottom"/>
          </w:tcPr>
          <w:p w14:paraId="7C7A9D01"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06E63C28"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499E89B2"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62155039"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439" w:type="dxa"/>
            <w:vAlign w:val="bottom"/>
          </w:tcPr>
          <w:p w14:paraId="66B37D63"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81" w:type="dxa"/>
            <w:vAlign w:val="bottom"/>
          </w:tcPr>
          <w:p w14:paraId="0EDE2146"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530" w:type="dxa"/>
            <w:tcBorders>
              <w:bottom w:val="single" w:sz="4" w:space="0" w:color="auto"/>
            </w:tcBorders>
            <w:vAlign w:val="bottom"/>
          </w:tcPr>
          <w:p w14:paraId="7AAF39E4" w14:textId="5F609B8C" w:rsidR="00670877" w:rsidRPr="00AB5DFA" w:rsidRDefault="00670877">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(2,722,7</w:t>
            </w:r>
            <w:r w:rsidR="000D6BDC">
              <w:rPr>
                <w:rFonts w:cs="Times New Roman"/>
                <w:sz w:val="18"/>
                <w:szCs w:val="18"/>
              </w:rPr>
              <w:t>20</w:t>
            </w:r>
            <w:r w:rsidRPr="00144B0B">
              <w:rPr>
                <w:rFonts w:cs="Times New Roman"/>
                <w:sz w:val="18"/>
                <w:szCs w:val="18"/>
              </w:rPr>
              <w:t>)</w:t>
            </w:r>
          </w:p>
        </w:tc>
        <w:tc>
          <w:tcPr>
            <w:tcW w:w="180" w:type="dxa"/>
            <w:vAlign w:val="bottom"/>
          </w:tcPr>
          <w:p w14:paraId="2F4CDA43"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440" w:type="dxa"/>
            <w:tcBorders>
              <w:bottom w:val="single" w:sz="4" w:space="0" w:color="auto"/>
            </w:tcBorders>
            <w:vAlign w:val="bottom"/>
          </w:tcPr>
          <w:p w14:paraId="325E0EB0" w14:textId="5709F200" w:rsidR="00670877" w:rsidRPr="00AB5DFA" w:rsidRDefault="00670877">
            <w:pPr>
              <w:shd w:val="clear" w:color="auto" w:fill="FFFFFF"/>
              <w:tabs>
                <w:tab w:val="decimal" w:pos="1174"/>
              </w:tabs>
              <w:spacing w:line="260" w:lineRule="atLeast"/>
              <w:ind w:left="-79" w:right="-72"/>
              <w:contextualSpacing/>
              <w:rPr>
                <w:rFonts w:cs="Times New Roman"/>
                <w:sz w:val="18"/>
                <w:szCs w:val="18"/>
              </w:rPr>
            </w:pPr>
            <w:r w:rsidRPr="00144B0B">
              <w:rPr>
                <w:rFonts w:cs="Times New Roman"/>
                <w:sz w:val="18"/>
                <w:szCs w:val="18"/>
                <w:lang w:val="en-US"/>
              </w:rPr>
              <w:t>1,96</w:t>
            </w:r>
            <w:r w:rsidR="000D6BDC">
              <w:rPr>
                <w:rFonts w:cs="Times New Roman"/>
                <w:sz w:val="18"/>
                <w:szCs w:val="18"/>
                <w:lang w:val="en-US"/>
              </w:rPr>
              <w:t>2</w:t>
            </w:r>
          </w:p>
        </w:tc>
        <w:tc>
          <w:tcPr>
            <w:tcW w:w="182" w:type="dxa"/>
            <w:vAlign w:val="bottom"/>
          </w:tcPr>
          <w:p w14:paraId="5D664150"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458" w:type="dxa"/>
            <w:tcBorders>
              <w:bottom w:val="single" w:sz="4" w:space="0" w:color="auto"/>
            </w:tcBorders>
          </w:tcPr>
          <w:p w14:paraId="36E48FED" w14:textId="77777777" w:rsidR="00670877" w:rsidRPr="00AB5DFA" w:rsidRDefault="00670877">
            <w:pPr>
              <w:shd w:val="clear" w:color="auto" w:fill="FFFFFF"/>
              <w:tabs>
                <w:tab w:val="decimal" w:pos="1187"/>
              </w:tabs>
              <w:spacing w:line="260" w:lineRule="atLeast"/>
              <w:ind w:left="-79" w:right="-72"/>
              <w:contextualSpacing/>
              <w:rPr>
                <w:rFonts w:cs="Times New Roman"/>
                <w:sz w:val="18"/>
                <w:szCs w:val="18"/>
              </w:rPr>
            </w:pPr>
            <w:r w:rsidRPr="00144B0B">
              <w:rPr>
                <w:rFonts w:cs="Times New Roman"/>
                <w:sz w:val="18"/>
                <w:szCs w:val="18"/>
                <w:lang w:val="en-US"/>
              </w:rPr>
              <w:t>(2,759,186)</w:t>
            </w:r>
          </w:p>
        </w:tc>
      </w:tr>
      <w:tr w:rsidR="00670877" w:rsidRPr="00AB5DFA" w14:paraId="196E3D28" w14:textId="77777777">
        <w:trPr>
          <w:gridAfter w:val="1"/>
          <w:wAfter w:w="11" w:type="dxa"/>
          <w:cantSplit/>
          <w:trHeight w:val="475"/>
        </w:trPr>
        <w:tc>
          <w:tcPr>
            <w:tcW w:w="3879" w:type="dxa"/>
            <w:vAlign w:val="bottom"/>
          </w:tcPr>
          <w:p w14:paraId="2FFCCB5B" w14:textId="77777777" w:rsidR="00670877" w:rsidRPr="00AB5DFA" w:rsidRDefault="00670877">
            <w:pPr>
              <w:shd w:val="clear" w:color="auto" w:fill="FFFFFF"/>
              <w:spacing w:line="260" w:lineRule="atLeast"/>
              <w:ind w:left="916" w:right="-72"/>
              <w:contextualSpacing/>
              <w:rPr>
                <w:rFonts w:cs="Times New Roman"/>
                <w:b/>
                <w:bCs/>
                <w:sz w:val="18"/>
                <w:szCs w:val="18"/>
                <w:cs/>
              </w:rPr>
            </w:pPr>
            <w:r w:rsidRPr="00AB5DFA">
              <w:rPr>
                <w:rFonts w:cs="Times New Roman"/>
                <w:b/>
                <w:bCs/>
                <w:sz w:val="18"/>
                <w:szCs w:val="18"/>
              </w:rPr>
              <w:t>(Loss) profit from operations</w:t>
            </w:r>
            <w:r w:rsidRPr="00AB5DFA">
              <w:rPr>
                <w:rFonts w:cs="Times New Roman"/>
                <w:b/>
                <w:bCs/>
                <w:sz w:val="18"/>
                <w:szCs w:val="18"/>
                <w:cs/>
                <w:lang w:bidi="th-TH"/>
              </w:rPr>
              <w:t xml:space="preserve"> </w:t>
            </w:r>
            <w:r w:rsidRPr="00AB5DFA">
              <w:rPr>
                <w:rFonts w:cs="Times New Roman"/>
                <w:b/>
                <w:bCs/>
                <w:sz w:val="18"/>
                <w:szCs w:val="18"/>
                <w:lang w:bidi="th-TH"/>
              </w:rPr>
              <w:br/>
            </w:r>
            <w:r w:rsidRPr="00AB5DFA">
              <w:rPr>
                <w:rFonts w:cs="Times New Roman"/>
                <w:b/>
                <w:bCs/>
                <w:sz w:val="18"/>
                <w:szCs w:val="18"/>
              </w:rPr>
              <w:t xml:space="preserve">   before</w:t>
            </w:r>
            <w:r w:rsidRPr="00AB5DFA">
              <w:rPr>
                <w:rFonts w:cs="Times New Roman"/>
                <w:b/>
                <w:bCs/>
                <w:sz w:val="18"/>
                <w:szCs w:val="18"/>
                <w:cs/>
                <w:lang w:bidi="th-TH"/>
              </w:rPr>
              <w:t xml:space="preserve"> </w:t>
            </w:r>
            <w:r w:rsidRPr="00AB5DFA">
              <w:rPr>
                <w:rFonts w:cs="Times New Roman"/>
                <w:b/>
                <w:bCs/>
                <w:sz w:val="18"/>
                <w:szCs w:val="18"/>
              </w:rPr>
              <w:t>expected credit loss</w:t>
            </w:r>
            <w:r w:rsidRPr="00AB5DFA">
              <w:rPr>
                <w:rFonts w:cs="Times New Roman"/>
                <w:b/>
                <w:bCs/>
                <w:sz w:val="18"/>
                <w:szCs w:val="18"/>
                <w:cs/>
                <w:lang w:bidi="th-TH"/>
              </w:rPr>
              <w:t xml:space="preserve"> </w:t>
            </w:r>
            <w:r w:rsidRPr="00AB5DFA">
              <w:rPr>
                <w:rFonts w:cs="Times New Roman"/>
                <w:b/>
                <w:bCs/>
                <w:sz w:val="18"/>
                <w:szCs w:val="18"/>
              </w:rPr>
              <w:t xml:space="preserve">and </w:t>
            </w:r>
            <w:r w:rsidRPr="00AB5DFA">
              <w:rPr>
                <w:rFonts w:cs="Times New Roman"/>
                <w:b/>
                <w:bCs/>
                <w:sz w:val="18"/>
                <w:szCs w:val="18"/>
              </w:rPr>
              <w:br/>
              <w:t xml:space="preserve">   income tax</w:t>
            </w:r>
          </w:p>
        </w:tc>
        <w:tc>
          <w:tcPr>
            <w:tcW w:w="1530" w:type="dxa"/>
            <w:tcBorders>
              <w:top w:val="single" w:sz="4" w:space="0" w:color="auto"/>
            </w:tcBorders>
            <w:vAlign w:val="bottom"/>
          </w:tcPr>
          <w:p w14:paraId="10122306"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rPr>
              <w:t>(10,02</w:t>
            </w:r>
            <w:r>
              <w:rPr>
                <w:rFonts w:cs="Times New Roman"/>
                <w:b/>
                <w:bCs/>
                <w:sz w:val="18"/>
                <w:szCs w:val="18"/>
              </w:rPr>
              <w:t>7</w:t>
            </w:r>
            <w:r w:rsidRPr="00144B0B">
              <w:rPr>
                <w:rFonts w:cs="Times New Roman"/>
                <w:b/>
                <w:bCs/>
                <w:sz w:val="18"/>
                <w:szCs w:val="18"/>
              </w:rPr>
              <w:t>)</w:t>
            </w:r>
          </w:p>
        </w:tc>
        <w:tc>
          <w:tcPr>
            <w:tcW w:w="180" w:type="dxa"/>
            <w:vAlign w:val="bottom"/>
          </w:tcPr>
          <w:p w14:paraId="22D6632A"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620" w:type="dxa"/>
            <w:vAlign w:val="bottom"/>
          </w:tcPr>
          <w:p w14:paraId="15A70EC3"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44EE13C6"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530" w:type="dxa"/>
            <w:vAlign w:val="bottom"/>
          </w:tcPr>
          <w:p w14:paraId="7C7970F6"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59EF8BFF"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439" w:type="dxa"/>
            <w:vAlign w:val="bottom"/>
          </w:tcPr>
          <w:p w14:paraId="55DA8E93"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81" w:type="dxa"/>
            <w:vAlign w:val="bottom"/>
          </w:tcPr>
          <w:p w14:paraId="3C9C8E8B"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530" w:type="dxa"/>
            <w:tcBorders>
              <w:top w:val="single" w:sz="4" w:space="0" w:color="auto"/>
            </w:tcBorders>
            <w:vAlign w:val="bottom"/>
          </w:tcPr>
          <w:p w14:paraId="5D154EF9" w14:textId="67FB0152"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rPr>
              <w:t>4,469,88</w:t>
            </w:r>
            <w:r w:rsidR="000D6BDC">
              <w:rPr>
                <w:rFonts w:cs="Times New Roman"/>
                <w:b/>
                <w:bCs/>
                <w:sz w:val="18"/>
                <w:szCs w:val="18"/>
              </w:rPr>
              <w:t>1</w:t>
            </w:r>
          </w:p>
        </w:tc>
        <w:tc>
          <w:tcPr>
            <w:tcW w:w="180" w:type="dxa"/>
            <w:vAlign w:val="bottom"/>
          </w:tcPr>
          <w:p w14:paraId="1583968D"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440" w:type="dxa"/>
            <w:tcBorders>
              <w:top w:val="single" w:sz="4" w:space="0" w:color="auto"/>
            </w:tcBorders>
            <w:vAlign w:val="bottom"/>
          </w:tcPr>
          <w:p w14:paraId="74336EDE" w14:textId="1322454F" w:rsidR="00670877" w:rsidRPr="00AB5DFA" w:rsidRDefault="00670877">
            <w:pPr>
              <w:shd w:val="clear" w:color="auto" w:fill="FFFFFF"/>
              <w:tabs>
                <w:tab w:val="decimal" w:pos="1174"/>
              </w:tabs>
              <w:spacing w:line="260" w:lineRule="atLeast"/>
              <w:ind w:left="-79" w:right="-72"/>
              <w:contextualSpacing/>
              <w:rPr>
                <w:rFonts w:cs="Times New Roman"/>
                <w:b/>
                <w:bCs/>
                <w:sz w:val="18"/>
                <w:szCs w:val="18"/>
              </w:rPr>
            </w:pPr>
            <w:r w:rsidRPr="00144B0B">
              <w:rPr>
                <w:rFonts w:cs="Times New Roman"/>
                <w:b/>
                <w:bCs/>
                <w:sz w:val="18"/>
                <w:szCs w:val="18"/>
              </w:rPr>
              <w:t>(51</w:t>
            </w:r>
            <w:r w:rsidR="000D6BDC">
              <w:rPr>
                <w:rFonts w:cs="Times New Roman"/>
                <w:b/>
                <w:bCs/>
                <w:sz w:val="18"/>
                <w:szCs w:val="18"/>
              </w:rPr>
              <w:t>8</w:t>
            </w:r>
            <w:r w:rsidRPr="00144B0B">
              <w:rPr>
                <w:rFonts w:cs="Times New Roman"/>
                <w:b/>
                <w:bCs/>
                <w:sz w:val="18"/>
                <w:szCs w:val="18"/>
              </w:rPr>
              <w:t>)</w:t>
            </w:r>
          </w:p>
        </w:tc>
        <w:tc>
          <w:tcPr>
            <w:tcW w:w="182" w:type="dxa"/>
            <w:vAlign w:val="bottom"/>
          </w:tcPr>
          <w:p w14:paraId="74313E12"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458" w:type="dxa"/>
            <w:tcBorders>
              <w:top w:val="single" w:sz="4" w:space="0" w:color="auto"/>
            </w:tcBorders>
            <w:vAlign w:val="bottom"/>
          </w:tcPr>
          <w:p w14:paraId="20272975" w14:textId="77777777" w:rsidR="00670877" w:rsidRPr="00AB5DFA" w:rsidRDefault="00670877">
            <w:pPr>
              <w:shd w:val="clear" w:color="auto" w:fill="FFFFFF"/>
              <w:tabs>
                <w:tab w:val="decimal" w:pos="1187"/>
              </w:tabs>
              <w:spacing w:line="260" w:lineRule="atLeast"/>
              <w:ind w:left="-79" w:right="-72"/>
              <w:contextualSpacing/>
              <w:rPr>
                <w:rFonts w:cs="Times New Roman"/>
                <w:b/>
                <w:bCs/>
                <w:sz w:val="18"/>
                <w:szCs w:val="18"/>
              </w:rPr>
            </w:pPr>
            <w:r w:rsidRPr="00144B0B">
              <w:rPr>
                <w:rFonts w:cs="Times New Roman"/>
                <w:b/>
                <w:bCs/>
                <w:sz w:val="18"/>
                <w:szCs w:val="18"/>
                <w:lang w:val="en-US"/>
              </w:rPr>
              <w:t>4,459,336</w:t>
            </w:r>
          </w:p>
        </w:tc>
      </w:tr>
      <w:tr w:rsidR="00670877" w:rsidRPr="00AB5DFA" w14:paraId="595D7D37" w14:textId="77777777" w:rsidTr="005D6E0C">
        <w:trPr>
          <w:gridAfter w:val="1"/>
          <w:wAfter w:w="11" w:type="dxa"/>
          <w:cantSplit/>
          <w:trHeight w:val="60"/>
        </w:trPr>
        <w:tc>
          <w:tcPr>
            <w:tcW w:w="3879" w:type="dxa"/>
            <w:vAlign w:val="bottom"/>
          </w:tcPr>
          <w:p w14:paraId="352CDE3B" w14:textId="77777777" w:rsidR="00670877" w:rsidRPr="00AB5DFA" w:rsidRDefault="00670877">
            <w:pPr>
              <w:shd w:val="clear" w:color="auto" w:fill="FFFFFF"/>
              <w:spacing w:line="260" w:lineRule="atLeast"/>
              <w:ind w:left="916" w:right="-72"/>
              <w:contextualSpacing/>
              <w:rPr>
                <w:rFonts w:cs="Times New Roman"/>
                <w:sz w:val="18"/>
                <w:szCs w:val="18"/>
                <w:cs/>
              </w:rPr>
            </w:pPr>
            <w:r w:rsidRPr="00AB5DFA">
              <w:rPr>
                <w:rFonts w:cs="Times New Roman"/>
                <w:sz w:val="18"/>
                <w:szCs w:val="18"/>
              </w:rPr>
              <w:t>Expected credit loss</w:t>
            </w:r>
          </w:p>
        </w:tc>
        <w:tc>
          <w:tcPr>
            <w:tcW w:w="1530" w:type="dxa"/>
            <w:tcBorders>
              <w:bottom w:val="single" w:sz="4" w:space="0" w:color="auto"/>
            </w:tcBorders>
            <w:vAlign w:val="bottom"/>
          </w:tcPr>
          <w:p w14:paraId="155647D7"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w:t>
            </w:r>
          </w:p>
        </w:tc>
        <w:tc>
          <w:tcPr>
            <w:tcW w:w="180" w:type="dxa"/>
            <w:vAlign w:val="bottom"/>
          </w:tcPr>
          <w:p w14:paraId="2A0EC4BF"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620" w:type="dxa"/>
            <w:vAlign w:val="bottom"/>
          </w:tcPr>
          <w:p w14:paraId="139E8B5C"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44551633"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0F416AD6"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5BAC5215"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439" w:type="dxa"/>
            <w:vAlign w:val="bottom"/>
          </w:tcPr>
          <w:p w14:paraId="7CD5CE43"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81" w:type="dxa"/>
            <w:vAlign w:val="bottom"/>
          </w:tcPr>
          <w:p w14:paraId="3156C9FD"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530" w:type="dxa"/>
            <w:tcBorders>
              <w:bottom w:val="single" w:sz="4" w:space="0" w:color="auto"/>
            </w:tcBorders>
            <w:vAlign w:val="bottom"/>
          </w:tcPr>
          <w:p w14:paraId="698FCD3E"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r w:rsidRPr="00144B0B">
              <w:rPr>
                <w:rFonts w:cs="Times New Roman"/>
                <w:sz w:val="18"/>
                <w:szCs w:val="18"/>
              </w:rPr>
              <w:t>(2,871,096)</w:t>
            </w:r>
          </w:p>
        </w:tc>
        <w:tc>
          <w:tcPr>
            <w:tcW w:w="180" w:type="dxa"/>
            <w:vAlign w:val="bottom"/>
          </w:tcPr>
          <w:p w14:paraId="4CC1B7A9"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440" w:type="dxa"/>
            <w:tcBorders>
              <w:bottom w:val="single" w:sz="4" w:space="0" w:color="auto"/>
            </w:tcBorders>
            <w:vAlign w:val="bottom"/>
          </w:tcPr>
          <w:p w14:paraId="3EAFBD10" w14:textId="77777777" w:rsidR="00670877" w:rsidRPr="00AB5DFA" w:rsidRDefault="00670877">
            <w:pPr>
              <w:shd w:val="clear" w:color="auto" w:fill="FFFFFF"/>
              <w:tabs>
                <w:tab w:val="decimal" w:pos="1174"/>
              </w:tabs>
              <w:spacing w:line="260" w:lineRule="atLeast"/>
              <w:ind w:left="-79" w:right="-72"/>
              <w:contextualSpacing/>
              <w:rPr>
                <w:rFonts w:cs="Times New Roman"/>
                <w:sz w:val="18"/>
                <w:szCs w:val="18"/>
              </w:rPr>
            </w:pPr>
            <w:r w:rsidRPr="00144B0B">
              <w:rPr>
                <w:rFonts w:cs="Times New Roman"/>
                <w:sz w:val="18"/>
                <w:szCs w:val="18"/>
              </w:rPr>
              <w:t>-</w:t>
            </w:r>
          </w:p>
        </w:tc>
        <w:tc>
          <w:tcPr>
            <w:tcW w:w="182" w:type="dxa"/>
            <w:vAlign w:val="bottom"/>
          </w:tcPr>
          <w:p w14:paraId="76F4F383"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458" w:type="dxa"/>
            <w:tcBorders>
              <w:bottom w:val="single" w:sz="4" w:space="0" w:color="auto"/>
            </w:tcBorders>
          </w:tcPr>
          <w:p w14:paraId="2E2EED97" w14:textId="77777777" w:rsidR="00670877" w:rsidRPr="00AB5DFA" w:rsidRDefault="00670877">
            <w:pPr>
              <w:shd w:val="clear" w:color="auto" w:fill="FFFFFF"/>
              <w:tabs>
                <w:tab w:val="decimal" w:pos="1187"/>
              </w:tabs>
              <w:spacing w:line="260" w:lineRule="atLeast"/>
              <w:ind w:left="-79" w:right="-72"/>
              <w:contextualSpacing/>
              <w:rPr>
                <w:rFonts w:cs="Times New Roman"/>
                <w:sz w:val="18"/>
                <w:szCs w:val="18"/>
                <w:cs/>
                <w:lang w:bidi="th-TH"/>
              </w:rPr>
            </w:pPr>
            <w:r w:rsidRPr="00144B0B">
              <w:rPr>
                <w:rFonts w:cs="Times New Roman"/>
                <w:sz w:val="18"/>
                <w:szCs w:val="18"/>
                <w:lang w:val="en-US"/>
              </w:rPr>
              <w:t>(2,871,096)</w:t>
            </w:r>
          </w:p>
        </w:tc>
      </w:tr>
      <w:tr w:rsidR="00670877" w:rsidRPr="00AB5DFA" w14:paraId="47876EA1" w14:textId="77777777" w:rsidTr="005D6E0C">
        <w:trPr>
          <w:gridAfter w:val="1"/>
          <w:wAfter w:w="11" w:type="dxa"/>
          <w:cantSplit/>
          <w:trHeight w:val="20"/>
        </w:trPr>
        <w:tc>
          <w:tcPr>
            <w:tcW w:w="3879" w:type="dxa"/>
            <w:vAlign w:val="bottom"/>
          </w:tcPr>
          <w:p w14:paraId="72998C22" w14:textId="77777777" w:rsidR="00670877" w:rsidRPr="00AB5DFA" w:rsidRDefault="00670877">
            <w:pPr>
              <w:shd w:val="clear" w:color="auto" w:fill="FFFFFF"/>
              <w:spacing w:line="260" w:lineRule="atLeast"/>
              <w:ind w:left="916" w:right="-72" w:firstLine="2"/>
              <w:contextualSpacing/>
              <w:rPr>
                <w:rFonts w:cs="Times New Roman"/>
                <w:b/>
                <w:bCs/>
                <w:sz w:val="18"/>
                <w:szCs w:val="18"/>
              </w:rPr>
            </w:pPr>
            <w:r w:rsidRPr="00AB5DFA">
              <w:rPr>
                <w:rFonts w:cs="Times New Roman"/>
                <w:b/>
                <w:bCs/>
                <w:sz w:val="18"/>
                <w:szCs w:val="18"/>
              </w:rPr>
              <w:t xml:space="preserve">Segment (loss) profit before </w:t>
            </w:r>
            <w:r w:rsidRPr="00AB5DFA">
              <w:rPr>
                <w:rFonts w:cs="Times New Roman"/>
                <w:b/>
                <w:bCs/>
                <w:sz w:val="18"/>
                <w:szCs w:val="18"/>
              </w:rPr>
              <w:br/>
              <w:t xml:space="preserve">   income tax      </w:t>
            </w:r>
          </w:p>
        </w:tc>
        <w:tc>
          <w:tcPr>
            <w:tcW w:w="1530" w:type="dxa"/>
            <w:tcBorders>
              <w:top w:val="single" w:sz="4" w:space="0" w:color="auto"/>
            </w:tcBorders>
            <w:vAlign w:val="bottom"/>
          </w:tcPr>
          <w:p w14:paraId="07A1D670"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lang w:val="en-US" w:bidi="th-TH"/>
              </w:rPr>
              <w:t>(10,0</w:t>
            </w:r>
            <w:r>
              <w:rPr>
                <w:rFonts w:cs="Times New Roman"/>
                <w:b/>
                <w:bCs/>
                <w:sz w:val="18"/>
                <w:szCs w:val="18"/>
                <w:lang w:val="en-US" w:bidi="th-TH"/>
              </w:rPr>
              <w:t>27</w:t>
            </w:r>
            <w:r w:rsidRPr="00144B0B">
              <w:rPr>
                <w:rFonts w:cs="Times New Roman"/>
                <w:b/>
                <w:bCs/>
                <w:sz w:val="18"/>
                <w:szCs w:val="18"/>
                <w:lang w:val="en-US" w:bidi="th-TH"/>
              </w:rPr>
              <w:t>)</w:t>
            </w:r>
          </w:p>
        </w:tc>
        <w:tc>
          <w:tcPr>
            <w:tcW w:w="180" w:type="dxa"/>
            <w:vAlign w:val="bottom"/>
          </w:tcPr>
          <w:p w14:paraId="66AC3152"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620" w:type="dxa"/>
            <w:vAlign w:val="bottom"/>
          </w:tcPr>
          <w:p w14:paraId="76ECFE30"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7CE06AC0"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530" w:type="dxa"/>
            <w:vAlign w:val="bottom"/>
          </w:tcPr>
          <w:p w14:paraId="486C3692"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7A764B63"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439" w:type="dxa"/>
            <w:vAlign w:val="bottom"/>
          </w:tcPr>
          <w:p w14:paraId="273718B1"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81" w:type="dxa"/>
            <w:vAlign w:val="bottom"/>
          </w:tcPr>
          <w:p w14:paraId="07BAFE5E"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530" w:type="dxa"/>
            <w:tcBorders>
              <w:top w:val="single" w:sz="4" w:space="0" w:color="auto"/>
            </w:tcBorders>
            <w:vAlign w:val="bottom"/>
          </w:tcPr>
          <w:p w14:paraId="2BBD1B3D" w14:textId="6403F2BB"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r w:rsidRPr="00144B0B">
              <w:rPr>
                <w:rFonts w:cs="Times New Roman"/>
                <w:b/>
                <w:bCs/>
                <w:sz w:val="18"/>
                <w:szCs w:val="18"/>
              </w:rPr>
              <w:t>1,598,78</w:t>
            </w:r>
            <w:r w:rsidR="000D6BDC">
              <w:rPr>
                <w:rFonts w:cs="Times New Roman"/>
                <w:b/>
                <w:bCs/>
                <w:sz w:val="18"/>
                <w:szCs w:val="18"/>
              </w:rPr>
              <w:t>5</w:t>
            </w:r>
          </w:p>
        </w:tc>
        <w:tc>
          <w:tcPr>
            <w:tcW w:w="180" w:type="dxa"/>
            <w:vAlign w:val="bottom"/>
          </w:tcPr>
          <w:p w14:paraId="10CACAC1"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440" w:type="dxa"/>
            <w:tcBorders>
              <w:top w:val="single" w:sz="4" w:space="0" w:color="auto"/>
              <w:bottom w:val="double" w:sz="4" w:space="0" w:color="auto"/>
            </w:tcBorders>
            <w:vAlign w:val="bottom"/>
          </w:tcPr>
          <w:p w14:paraId="4ED10E8D" w14:textId="63E00FB3" w:rsidR="00670877" w:rsidRPr="00AB5DFA" w:rsidRDefault="00670877">
            <w:pPr>
              <w:shd w:val="clear" w:color="auto" w:fill="FFFFFF"/>
              <w:tabs>
                <w:tab w:val="decimal" w:pos="1174"/>
              </w:tabs>
              <w:spacing w:line="260" w:lineRule="atLeast"/>
              <w:ind w:left="-79" w:right="-72"/>
              <w:contextualSpacing/>
              <w:rPr>
                <w:rFonts w:cs="Times New Roman"/>
                <w:b/>
                <w:bCs/>
                <w:sz w:val="18"/>
                <w:szCs w:val="18"/>
              </w:rPr>
            </w:pPr>
            <w:r w:rsidRPr="00144B0B">
              <w:rPr>
                <w:rFonts w:cs="Times New Roman"/>
                <w:b/>
                <w:bCs/>
                <w:sz w:val="18"/>
                <w:szCs w:val="18"/>
              </w:rPr>
              <w:t>(51</w:t>
            </w:r>
            <w:r w:rsidR="000D6BDC">
              <w:rPr>
                <w:rFonts w:cs="Times New Roman"/>
                <w:b/>
                <w:bCs/>
                <w:sz w:val="18"/>
                <w:szCs w:val="18"/>
              </w:rPr>
              <w:t>8</w:t>
            </w:r>
            <w:r w:rsidRPr="00144B0B">
              <w:rPr>
                <w:rFonts w:cs="Times New Roman"/>
                <w:b/>
                <w:bCs/>
                <w:sz w:val="18"/>
                <w:szCs w:val="18"/>
              </w:rPr>
              <w:t>)</w:t>
            </w:r>
          </w:p>
        </w:tc>
        <w:tc>
          <w:tcPr>
            <w:tcW w:w="182" w:type="dxa"/>
            <w:vAlign w:val="bottom"/>
          </w:tcPr>
          <w:p w14:paraId="45281927"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458" w:type="dxa"/>
            <w:tcBorders>
              <w:top w:val="single" w:sz="4" w:space="0" w:color="auto"/>
            </w:tcBorders>
            <w:vAlign w:val="bottom"/>
          </w:tcPr>
          <w:p w14:paraId="2E59D685" w14:textId="77777777" w:rsidR="00670877" w:rsidRPr="00AB5DFA" w:rsidRDefault="00670877">
            <w:pPr>
              <w:shd w:val="clear" w:color="auto" w:fill="FFFFFF"/>
              <w:tabs>
                <w:tab w:val="decimal" w:pos="1187"/>
              </w:tabs>
              <w:spacing w:line="260" w:lineRule="atLeast"/>
              <w:ind w:left="-79" w:right="-72"/>
              <w:contextualSpacing/>
              <w:rPr>
                <w:rFonts w:cs="Times New Roman"/>
                <w:b/>
                <w:bCs/>
                <w:sz w:val="18"/>
                <w:szCs w:val="18"/>
                <w:lang w:val="en-US"/>
              </w:rPr>
            </w:pPr>
            <w:r w:rsidRPr="00144B0B">
              <w:rPr>
                <w:rFonts w:cs="Times New Roman"/>
                <w:b/>
                <w:bCs/>
                <w:sz w:val="18"/>
                <w:szCs w:val="18"/>
                <w:lang w:val="en-US"/>
              </w:rPr>
              <w:t>1,588,240</w:t>
            </w:r>
          </w:p>
        </w:tc>
      </w:tr>
      <w:tr w:rsidR="00670877" w:rsidRPr="00AB5DFA" w14:paraId="22A2FB98" w14:textId="77777777" w:rsidTr="005D6E0C">
        <w:trPr>
          <w:gridAfter w:val="1"/>
          <w:wAfter w:w="11" w:type="dxa"/>
          <w:cantSplit/>
          <w:trHeight w:val="30"/>
        </w:trPr>
        <w:tc>
          <w:tcPr>
            <w:tcW w:w="3879" w:type="dxa"/>
            <w:vAlign w:val="bottom"/>
          </w:tcPr>
          <w:p w14:paraId="31ABE6D0" w14:textId="13930E96" w:rsidR="00670877" w:rsidRPr="001D7DFF" w:rsidRDefault="00670877">
            <w:pPr>
              <w:shd w:val="clear" w:color="auto" w:fill="FFFFFF"/>
              <w:spacing w:line="260" w:lineRule="atLeast"/>
              <w:ind w:left="916" w:right="-72"/>
              <w:contextualSpacing/>
              <w:rPr>
                <w:rFonts w:cstheme="minorBidi"/>
                <w:sz w:val="18"/>
                <w:szCs w:val="22"/>
                <w:lang w:bidi="th-TH"/>
              </w:rPr>
            </w:pPr>
            <w:r w:rsidRPr="00AB5DFA">
              <w:rPr>
                <w:rFonts w:cs="Times New Roman"/>
                <w:sz w:val="18"/>
                <w:szCs w:val="18"/>
              </w:rPr>
              <w:t>Income tax</w:t>
            </w:r>
            <w:r w:rsidR="005D6E0C">
              <w:rPr>
                <w:rFonts w:cs="Times New Roman"/>
                <w:sz w:val="18"/>
                <w:szCs w:val="18"/>
              </w:rPr>
              <w:t xml:space="preserve"> expense</w:t>
            </w:r>
          </w:p>
        </w:tc>
        <w:tc>
          <w:tcPr>
            <w:tcW w:w="1530" w:type="dxa"/>
            <w:tcBorders>
              <w:bottom w:val="single" w:sz="4" w:space="0" w:color="auto"/>
            </w:tcBorders>
            <w:vAlign w:val="bottom"/>
          </w:tcPr>
          <w:p w14:paraId="2AC2889D" w14:textId="1D3CA434" w:rsidR="00670877" w:rsidRPr="00972A53" w:rsidRDefault="00972A53">
            <w:pPr>
              <w:shd w:val="clear" w:color="auto" w:fill="FFFFFF"/>
              <w:tabs>
                <w:tab w:val="decimal" w:pos="1326"/>
              </w:tabs>
              <w:spacing w:line="260" w:lineRule="atLeast"/>
              <w:ind w:left="-79" w:right="-72"/>
              <w:contextualSpacing/>
              <w:rPr>
                <w:rFonts w:cs="Times New Roman"/>
                <w:sz w:val="18"/>
                <w:szCs w:val="18"/>
              </w:rPr>
            </w:pPr>
            <w:r w:rsidRPr="00972A53">
              <w:rPr>
                <w:rFonts w:cs="Times New Roman"/>
                <w:sz w:val="18"/>
                <w:szCs w:val="18"/>
              </w:rPr>
              <w:t>(41)</w:t>
            </w:r>
          </w:p>
        </w:tc>
        <w:tc>
          <w:tcPr>
            <w:tcW w:w="180" w:type="dxa"/>
            <w:vAlign w:val="bottom"/>
          </w:tcPr>
          <w:p w14:paraId="03FFBAB7" w14:textId="77777777" w:rsidR="00670877" w:rsidRPr="00972A53" w:rsidRDefault="00670877">
            <w:pPr>
              <w:shd w:val="clear" w:color="auto" w:fill="FFFFFF"/>
              <w:tabs>
                <w:tab w:val="decimal" w:pos="1326"/>
              </w:tabs>
              <w:spacing w:line="260" w:lineRule="atLeast"/>
              <w:ind w:left="-79" w:right="-72"/>
              <w:contextualSpacing/>
              <w:rPr>
                <w:rFonts w:cs="Times New Roman"/>
                <w:sz w:val="18"/>
                <w:szCs w:val="18"/>
              </w:rPr>
            </w:pPr>
          </w:p>
        </w:tc>
        <w:tc>
          <w:tcPr>
            <w:tcW w:w="1620" w:type="dxa"/>
            <w:vAlign w:val="bottom"/>
          </w:tcPr>
          <w:p w14:paraId="04AAC37E" w14:textId="77777777" w:rsidR="00670877" w:rsidRPr="00972A53" w:rsidRDefault="00670877">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261A776A" w14:textId="77777777" w:rsidR="00670877" w:rsidRPr="00972A53" w:rsidRDefault="00670877">
            <w:pPr>
              <w:shd w:val="clear" w:color="auto" w:fill="FFFFFF"/>
              <w:tabs>
                <w:tab w:val="decimal" w:pos="1326"/>
              </w:tabs>
              <w:spacing w:line="260" w:lineRule="atLeast"/>
              <w:ind w:left="-79" w:right="-72"/>
              <w:contextualSpacing/>
              <w:rPr>
                <w:rFonts w:cs="Times New Roman"/>
                <w:sz w:val="18"/>
                <w:szCs w:val="18"/>
              </w:rPr>
            </w:pPr>
          </w:p>
        </w:tc>
        <w:tc>
          <w:tcPr>
            <w:tcW w:w="1530" w:type="dxa"/>
            <w:vAlign w:val="bottom"/>
          </w:tcPr>
          <w:p w14:paraId="6063F1A7" w14:textId="77777777" w:rsidR="00670877" w:rsidRPr="00972A53" w:rsidRDefault="00670877">
            <w:pPr>
              <w:shd w:val="clear" w:color="auto" w:fill="FFFFFF"/>
              <w:tabs>
                <w:tab w:val="decimal" w:pos="1326"/>
              </w:tabs>
              <w:spacing w:line="260" w:lineRule="atLeast"/>
              <w:ind w:left="-79" w:right="-72"/>
              <w:contextualSpacing/>
              <w:rPr>
                <w:rFonts w:cs="Times New Roman"/>
                <w:sz w:val="18"/>
                <w:szCs w:val="18"/>
              </w:rPr>
            </w:pPr>
          </w:p>
        </w:tc>
        <w:tc>
          <w:tcPr>
            <w:tcW w:w="180" w:type="dxa"/>
            <w:vAlign w:val="bottom"/>
          </w:tcPr>
          <w:p w14:paraId="753A6CD4" w14:textId="77777777" w:rsidR="00670877" w:rsidRPr="00972A53" w:rsidRDefault="00670877">
            <w:pPr>
              <w:shd w:val="clear" w:color="auto" w:fill="FFFFFF"/>
              <w:tabs>
                <w:tab w:val="decimal" w:pos="1326"/>
              </w:tabs>
              <w:spacing w:line="260" w:lineRule="atLeast"/>
              <w:ind w:left="-79" w:right="-72"/>
              <w:contextualSpacing/>
              <w:rPr>
                <w:rFonts w:cs="Times New Roman"/>
                <w:sz w:val="18"/>
                <w:szCs w:val="18"/>
              </w:rPr>
            </w:pPr>
          </w:p>
        </w:tc>
        <w:tc>
          <w:tcPr>
            <w:tcW w:w="1439" w:type="dxa"/>
            <w:vAlign w:val="bottom"/>
          </w:tcPr>
          <w:p w14:paraId="5D6E0710" w14:textId="77777777" w:rsidR="00670877" w:rsidRPr="00972A53" w:rsidRDefault="00670877">
            <w:pPr>
              <w:shd w:val="clear" w:color="auto" w:fill="FFFFFF"/>
              <w:tabs>
                <w:tab w:val="decimal" w:pos="1326"/>
              </w:tabs>
              <w:spacing w:line="260" w:lineRule="atLeast"/>
              <w:ind w:left="-79" w:right="-72"/>
              <w:contextualSpacing/>
              <w:rPr>
                <w:rFonts w:cs="Times New Roman"/>
                <w:sz w:val="18"/>
                <w:szCs w:val="18"/>
              </w:rPr>
            </w:pPr>
          </w:p>
        </w:tc>
        <w:tc>
          <w:tcPr>
            <w:tcW w:w="181" w:type="dxa"/>
            <w:vAlign w:val="bottom"/>
          </w:tcPr>
          <w:p w14:paraId="6111C900" w14:textId="77777777" w:rsidR="00670877" w:rsidRPr="00972A53" w:rsidRDefault="00670877">
            <w:pPr>
              <w:shd w:val="clear" w:color="auto" w:fill="FFFFFF"/>
              <w:tabs>
                <w:tab w:val="decimal" w:pos="1326"/>
              </w:tabs>
              <w:spacing w:line="260" w:lineRule="atLeast"/>
              <w:ind w:left="-79" w:right="-72"/>
              <w:contextualSpacing/>
              <w:rPr>
                <w:rFonts w:cs="Times New Roman"/>
                <w:sz w:val="18"/>
                <w:szCs w:val="18"/>
              </w:rPr>
            </w:pPr>
          </w:p>
        </w:tc>
        <w:tc>
          <w:tcPr>
            <w:tcW w:w="1530" w:type="dxa"/>
            <w:tcBorders>
              <w:bottom w:val="single" w:sz="4" w:space="0" w:color="auto"/>
            </w:tcBorders>
            <w:vAlign w:val="bottom"/>
          </w:tcPr>
          <w:p w14:paraId="0258FD30" w14:textId="0DF6A805" w:rsidR="00670877" w:rsidRPr="00972A53" w:rsidRDefault="00972A53">
            <w:pPr>
              <w:shd w:val="clear" w:color="auto" w:fill="FFFFFF"/>
              <w:tabs>
                <w:tab w:val="decimal" w:pos="1326"/>
              </w:tabs>
              <w:spacing w:line="260" w:lineRule="atLeast"/>
              <w:ind w:left="-79" w:right="-72"/>
              <w:contextualSpacing/>
              <w:rPr>
                <w:rFonts w:cs="Times New Roman"/>
                <w:sz w:val="18"/>
                <w:szCs w:val="18"/>
              </w:rPr>
            </w:pPr>
            <w:r w:rsidRPr="00972A53">
              <w:rPr>
                <w:rFonts w:cs="Times New Roman"/>
                <w:sz w:val="18"/>
                <w:szCs w:val="18"/>
              </w:rPr>
              <w:t>(318,58</w:t>
            </w:r>
            <w:r w:rsidR="000D6BDC">
              <w:rPr>
                <w:rFonts w:cs="Times New Roman"/>
                <w:sz w:val="18"/>
                <w:szCs w:val="18"/>
              </w:rPr>
              <w:t>0</w:t>
            </w:r>
            <w:r w:rsidRPr="00972A53">
              <w:rPr>
                <w:rFonts w:cs="Times New Roman"/>
                <w:sz w:val="18"/>
                <w:szCs w:val="18"/>
              </w:rPr>
              <w:t>)</w:t>
            </w:r>
          </w:p>
        </w:tc>
        <w:tc>
          <w:tcPr>
            <w:tcW w:w="180" w:type="dxa"/>
            <w:vAlign w:val="bottom"/>
          </w:tcPr>
          <w:p w14:paraId="2AF5DB67"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440" w:type="dxa"/>
            <w:tcBorders>
              <w:top w:val="double" w:sz="4" w:space="0" w:color="auto"/>
            </w:tcBorders>
            <w:vAlign w:val="bottom"/>
          </w:tcPr>
          <w:p w14:paraId="34EEC468" w14:textId="77777777" w:rsidR="00670877" w:rsidRPr="00AB5DFA" w:rsidRDefault="00670877">
            <w:pPr>
              <w:shd w:val="clear" w:color="auto" w:fill="FFFFFF"/>
              <w:tabs>
                <w:tab w:val="decimal" w:pos="1174"/>
              </w:tabs>
              <w:spacing w:line="260" w:lineRule="atLeast"/>
              <w:ind w:left="-79" w:right="-72"/>
              <w:contextualSpacing/>
              <w:rPr>
                <w:rFonts w:cs="Times New Roman"/>
                <w:sz w:val="18"/>
                <w:szCs w:val="18"/>
              </w:rPr>
            </w:pPr>
          </w:p>
        </w:tc>
        <w:tc>
          <w:tcPr>
            <w:tcW w:w="182" w:type="dxa"/>
            <w:vAlign w:val="bottom"/>
          </w:tcPr>
          <w:p w14:paraId="46F186EC" w14:textId="77777777" w:rsidR="00670877" w:rsidRPr="00AB5DFA" w:rsidRDefault="00670877">
            <w:pPr>
              <w:shd w:val="clear" w:color="auto" w:fill="FFFFFF"/>
              <w:tabs>
                <w:tab w:val="decimal" w:pos="1326"/>
              </w:tabs>
              <w:spacing w:line="260" w:lineRule="atLeast"/>
              <w:ind w:left="-79" w:right="-72"/>
              <w:contextualSpacing/>
              <w:rPr>
                <w:rFonts w:cs="Times New Roman"/>
                <w:sz w:val="18"/>
                <w:szCs w:val="18"/>
              </w:rPr>
            </w:pPr>
          </w:p>
        </w:tc>
        <w:tc>
          <w:tcPr>
            <w:tcW w:w="1458" w:type="dxa"/>
            <w:tcBorders>
              <w:bottom w:val="single" w:sz="4" w:space="0" w:color="auto"/>
            </w:tcBorders>
          </w:tcPr>
          <w:p w14:paraId="3AD1EDF7" w14:textId="77777777" w:rsidR="00670877" w:rsidRPr="00AB5DFA" w:rsidRDefault="00670877">
            <w:pPr>
              <w:shd w:val="clear" w:color="auto" w:fill="FFFFFF"/>
              <w:tabs>
                <w:tab w:val="decimal" w:pos="1187"/>
              </w:tabs>
              <w:spacing w:line="260" w:lineRule="atLeast"/>
              <w:ind w:left="-79" w:right="-72"/>
              <w:contextualSpacing/>
              <w:rPr>
                <w:rFonts w:cs="Times New Roman"/>
                <w:sz w:val="18"/>
                <w:szCs w:val="18"/>
                <w:lang w:val="en-US"/>
              </w:rPr>
            </w:pPr>
            <w:r w:rsidRPr="00144B0B">
              <w:rPr>
                <w:rFonts w:cs="Times New Roman"/>
                <w:sz w:val="18"/>
                <w:szCs w:val="18"/>
                <w:lang w:val="en-US"/>
              </w:rPr>
              <w:t>(318,518)</w:t>
            </w:r>
          </w:p>
        </w:tc>
      </w:tr>
      <w:tr w:rsidR="00670877" w:rsidRPr="00AB5DFA" w14:paraId="06858C0E" w14:textId="77777777" w:rsidTr="005D6E0C">
        <w:trPr>
          <w:gridAfter w:val="1"/>
          <w:wAfter w:w="11" w:type="dxa"/>
          <w:cantSplit/>
          <w:trHeight w:val="50"/>
        </w:trPr>
        <w:tc>
          <w:tcPr>
            <w:tcW w:w="3879" w:type="dxa"/>
            <w:vAlign w:val="bottom"/>
          </w:tcPr>
          <w:p w14:paraId="619AA80B" w14:textId="7B7963A8" w:rsidR="00670877" w:rsidRPr="00AB5DFA" w:rsidRDefault="00670877">
            <w:pPr>
              <w:shd w:val="clear" w:color="auto" w:fill="FFFFFF"/>
              <w:spacing w:line="260" w:lineRule="atLeast"/>
              <w:ind w:left="916" w:right="-72"/>
              <w:contextualSpacing/>
              <w:rPr>
                <w:rFonts w:cs="Times New Roman"/>
                <w:b/>
                <w:bCs/>
                <w:sz w:val="18"/>
                <w:szCs w:val="18"/>
              </w:rPr>
            </w:pPr>
            <w:r w:rsidRPr="00AB5DFA">
              <w:rPr>
                <w:rFonts w:cs="Times New Roman"/>
                <w:b/>
                <w:bCs/>
                <w:sz w:val="18"/>
                <w:szCs w:val="18"/>
              </w:rPr>
              <w:t>Net</w:t>
            </w:r>
            <w:r w:rsidR="005D6E0C">
              <w:rPr>
                <w:rFonts w:cs="Times New Roman"/>
                <w:b/>
                <w:bCs/>
                <w:sz w:val="18"/>
                <w:szCs w:val="18"/>
              </w:rPr>
              <w:t xml:space="preserve"> (loss)</w:t>
            </w:r>
            <w:r w:rsidRPr="00AB5DFA">
              <w:rPr>
                <w:rFonts w:cs="Times New Roman"/>
                <w:b/>
                <w:bCs/>
                <w:sz w:val="18"/>
                <w:szCs w:val="18"/>
              </w:rPr>
              <w:t xml:space="preserve"> profit</w:t>
            </w:r>
          </w:p>
        </w:tc>
        <w:tc>
          <w:tcPr>
            <w:tcW w:w="1530" w:type="dxa"/>
            <w:tcBorders>
              <w:top w:val="single" w:sz="4" w:space="0" w:color="auto"/>
              <w:bottom w:val="double" w:sz="4" w:space="0" w:color="auto"/>
            </w:tcBorders>
            <w:vAlign w:val="bottom"/>
          </w:tcPr>
          <w:p w14:paraId="052DA62F" w14:textId="7609ED73" w:rsidR="00670877" w:rsidRPr="00972A53" w:rsidRDefault="00972A53">
            <w:pPr>
              <w:shd w:val="clear" w:color="auto" w:fill="FFFFFF"/>
              <w:tabs>
                <w:tab w:val="decimal" w:pos="1326"/>
              </w:tabs>
              <w:spacing w:line="260" w:lineRule="atLeast"/>
              <w:ind w:left="-79" w:right="-72"/>
              <w:contextualSpacing/>
              <w:rPr>
                <w:rFonts w:cs="Times New Roman"/>
                <w:b/>
                <w:bCs/>
                <w:sz w:val="18"/>
                <w:szCs w:val="18"/>
              </w:rPr>
            </w:pPr>
            <w:r w:rsidRPr="00972A53">
              <w:rPr>
                <w:rFonts w:cs="Times New Roman"/>
                <w:b/>
                <w:bCs/>
                <w:sz w:val="18"/>
                <w:szCs w:val="18"/>
              </w:rPr>
              <w:t>(10,068)</w:t>
            </w:r>
          </w:p>
        </w:tc>
        <w:tc>
          <w:tcPr>
            <w:tcW w:w="180" w:type="dxa"/>
            <w:vAlign w:val="bottom"/>
          </w:tcPr>
          <w:p w14:paraId="434D1A0A" w14:textId="77777777" w:rsidR="00670877" w:rsidRPr="00972A53" w:rsidRDefault="00670877">
            <w:pPr>
              <w:shd w:val="clear" w:color="auto" w:fill="FFFFFF"/>
              <w:tabs>
                <w:tab w:val="decimal" w:pos="1326"/>
              </w:tabs>
              <w:spacing w:line="260" w:lineRule="atLeast"/>
              <w:ind w:left="-79" w:right="-72"/>
              <w:contextualSpacing/>
              <w:rPr>
                <w:rFonts w:cs="Times New Roman"/>
                <w:b/>
                <w:bCs/>
                <w:sz w:val="18"/>
                <w:szCs w:val="18"/>
              </w:rPr>
            </w:pPr>
          </w:p>
        </w:tc>
        <w:tc>
          <w:tcPr>
            <w:tcW w:w="1620" w:type="dxa"/>
            <w:vAlign w:val="bottom"/>
          </w:tcPr>
          <w:p w14:paraId="7FECB79D" w14:textId="77777777" w:rsidR="00670877" w:rsidRPr="00972A53" w:rsidRDefault="00670877">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374CF4E7" w14:textId="77777777" w:rsidR="00670877" w:rsidRPr="00972A53" w:rsidRDefault="00670877">
            <w:pPr>
              <w:shd w:val="clear" w:color="auto" w:fill="FFFFFF"/>
              <w:tabs>
                <w:tab w:val="decimal" w:pos="1326"/>
              </w:tabs>
              <w:spacing w:line="260" w:lineRule="atLeast"/>
              <w:ind w:left="-79" w:right="-72"/>
              <w:contextualSpacing/>
              <w:rPr>
                <w:rFonts w:cs="Times New Roman"/>
                <w:b/>
                <w:bCs/>
                <w:sz w:val="18"/>
                <w:szCs w:val="18"/>
              </w:rPr>
            </w:pPr>
          </w:p>
        </w:tc>
        <w:tc>
          <w:tcPr>
            <w:tcW w:w="1530" w:type="dxa"/>
            <w:vAlign w:val="bottom"/>
          </w:tcPr>
          <w:p w14:paraId="1E5C06EE" w14:textId="77777777" w:rsidR="00670877" w:rsidRPr="00972A53" w:rsidRDefault="00670877">
            <w:pPr>
              <w:shd w:val="clear" w:color="auto" w:fill="FFFFFF"/>
              <w:tabs>
                <w:tab w:val="decimal" w:pos="1326"/>
              </w:tabs>
              <w:spacing w:line="260" w:lineRule="atLeast"/>
              <w:ind w:left="-79" w:right="-72"/>
              <w:contextualSpacing/>
              <w:rPr>
                <w:rFonts w:cs="Times New Roman"/>
                <w:b/>
                <w:bCs/>
                <w:sz w:val="18"/>
                <w:szCs w:val="18"/>
              </w:rPr>
            </w:pPr>
          </w:p>
        </w:tc>
        <w:tc>
          <w:tcPr>
            <w:tcW w:w="180" w:type="dxa"/>
            <w:vAlign w:val="bottom"/>
          </w:tcPr>
          <w:p w14:paraId="4B82971A" w14:textId="77777777" w:rsidR="00670877" w:rsidRPr="00972A53" w:rsidRDefault="00670877">
            <w:pPr>
              <w:shd w:val="clear" w:color="auto" w:fill="FFFFFF"/>
              <w:tabs>
                <w:tab w:val="decimal" w:pos="1326"/>
              </w:tabs>
              <w:spacing w:line="260" w:lineRule="atLeast"/>
              <w:ind w:left="-79" w:right="-72"/>
              <w:contextualSpacing/>
              <w:rPr>
                <w:rFonts w:cs="Times New Roman"/>
                <w:b/>
                <w:bCs/>
                <w:sz w:val="18"/>
                <w:szCs w:val="18"/>
              </w:rPr>
            </w:pPr>
          </w:p>
        </w:tc>
        <w:tc>
          <w:tcPr>
            <w:tcW w:w="1439" w:type="dxa"/>
            <w:vAlign w:val="bottom"/>
          </w:tcPr>
          <w:p w14:paraId="6BEB9496" w14:textId="77777777" w:rsidR="00670877" w:rsidRPr="00972A53" w:rsidRDefault="00670877">
            <w:pPr>
              <w:shd w:val="clear" w:color="auto" w:fill="FFFFFF"/>
              <w:tabs>
                <w:tab w:val="decimal" w:pos="1326"/>
              </w:tabs>
              <w:spacing w:line="260" w:lineRule="atLeast"/>
              <w:ind w:left="-79" w:right="-72"/>
              <w:contextualSpacing/>
              <w:rPr>
                <w:rFonts w:cs="Times New Roman"/>
                <w:b/>
                <w:bCs/>
                <w:sz w:val="18"/>
                <w:szCs w:val="18"/>
              </w:rPr>
            </w:pPr>
          </w:p>
        </w:tc>
        <w:tc>
          <w:tcPr>
            <w:tcW w:w="181" w:type="dxa"/>
            <w:vAlign w:val="bottom"/>
          </w:tcPr>
          <w:p w14:paraId="47B03E05" w14:textId="77777777" w:rsidR="00670877" w:rsidRPr="00972A53" w:rsidRDefault="00670877">
            <w:pPr>
              <w:shd w:val="clear" w:color="auto" w:fill="FFFFFF"/>
              <w:tabs>
                <w:tab w:val="decimal" w:pos="1326"/>
              </w:tabs>
              <w:spacing w:line="260" w:lineRule="atLeast"/>
              <w:ind w:left="-79" w:right="-72"/>
              <w:contextualSpacing/>
              <w:rPr>
                <w:rFonts w:cs="Times New Roman"/>
                <w:b/>
                <w:bCs/>
                <w:sz w:val="18"/>
                <w:szCs w:val="18"/>
              </w:rPr>
            </w:pPr>
          </w:p>
        </w:tc>
        <w:tc>
          <w:tcPr>
            <w:tcW w:w="1530" w:type="dxa"/>
            <w:tcBorders>
              <w:top w:val="single" w:sz="4" w:space="0" w:color="auto"/>
              <w:bottom w:val="double" w:sz="4" w:space="0" w:color="auto"/>
            </w:tcBorders>
            <w:vAlign w:val="bottom"/>
          </w:tcPr>
          <w:p w14:paraId="4F4825A6" w14:textId="16DC9765" w:rsidR="00670877" w:rsidRPr="00972A53" w:rsidRDefault="00972A53">
            <w:pPr>
              <w:shd w:val="clear" w:color="auto" w:fill="FFFFFF"/>
              <w:tabs>
                <w:tab w:val="decimal" w:pos="1326"/>
              </w:tabs>
              <w:spacing w:line="260" w:lineRule="atLeast"/>
              <w:ind w:left="-79" w:right="-72"/>
              <w:contextualSpacing/>
              <w:rPr>
                <w:rFonts w:cs="Times New Roman"/>
                <w:b/>
                <w:bCs/>
                <w:sz w:val="18"/>
                <w:szCs w:val="18"/>
              </w:rPr>
            </w:pPr>
            <w:r w:rsidRPr="00972A53">
              <w:rPr>
                <w:rFonts w:cs="Times New Roman"/>
                <w:b/>
                <w:bCs/>
                <w:sz w:val="18"/>
                <w:szCs w:val="18"/>
              </w:rPr>
              <w:t>1,280,205</w:t>
            </w:r>
          </w:p>
        </w:tc>
        <w:tc>
          <w:tcPr>
            <w:tcW w:w="180" w:type="dxa"/>
            <w:vAlign w:val="bottom"/>
          </w:tcPr>
          <w:p w14:paraId="1DD9375C"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440" w:type="dxa"/>
            <w:vAlign w:val="bottom"/>
          </w:tcPr>
          <w:p w14:paraId="312D8709" w14:textId="77777777" w:rsidR="00670877" w:rsidRPr="00AB5DFA" w:rsidRDefault="00670877">
            <w:pPr>
              <w:shd w:val="clear" w:color="auto" w:fill="FFFFFF"/>
              <w:tabs>
                <w:tab w:val="decimal" w:pos="1174"/>
              </w:tabs>
              <w:spacing w:line="260" w:lineRule="atLeast"/>
              <w:ind w:left="-79" w:right="-72"/>
              <w:contextualSpacing/>
              <w:rPr>
                <w:rFonts w:cs="Times New Roman"/>
                <w:b/>
                <w:bCs/>
                <w:sz w:val="18"/>
                <w:szCs w:val="18"/>
                <w:cs/>
                <w:lang w:bidi="th-TH"/>
              </w:rPr>
            </w:pPr>
          </w:p>
        </w:tc>
        <w:tc>
          <w:tcPr>
            <w:tcW w:w="182" w:type="dxa"/>
            <w:vAlign w:val="bottom"/>
          </w:tcPr>
          <w:p w14:paraId="3AA22A1A" w14:textId="77777777" w:rsidR="00670877" w:rsidRPr="00AB5DFA" w:rsidRDefault="00670877">
            <w:pPr>
              <w:shd w:val="clear" w:color="auto" w:fill="FFFFFF"/>
              <w:tabs>
                <w:tab w:val="decimal" w:pos="1326"/>
              </w:tabs>
              <w:spacing w:line="260" w:lineRule="atLeast"/>
              <w:ind w:left="-79" w:right="-72"/>
              <w:contextualSpacing/>
              <w:rPr>
                <w:rFonts w:cs="Times New Roman"/>
                <w:b/>
                <w:bCs/>
                <w:sz w:val="18"/>
                <w:szCs w:val="18"/>
              </w:rPr>
            </w:pPr>
          </w:p>
        </w:tc>
        <w:tc>
          <w:tcPr>
            <w:tcW w:w="1458" w:type="dxa"/>
            <w:tcBorders>
              <w:top w:val="single" w:sz="4" w:space="0" w:color="auto"/>
              <w:bottom w:val="double" w:sz="4" w:space="0" w:color="auto"/>
            </w:tcBorders>
          </w:tcPr>
          <w:p w14:paraId="7A360C5F" w14:textId="77777777" w:rsidR="00670877" w:rsidRPr="00AB5DFA" w:rsidRDefault="00670877">
            <w:pPr>
              <w:shd w:val="clear" w:color="auto" w:fill="FFFFFF"/>
              <w:tabs>
                <w:tab w:val="decimal" w:pos="1187"/>
              </w:tabs>
              <w:spacing w:line="260" w:lineRule="atLeast"/>
              <w:ind w:left="-79" w:right="-72"/>
              <w:contextualSpacing/>
              <w:rPr>
                <w:rFonts w:cs="Times New Roman"/>
                <w:b/>
                <w:bCs/>
                <w:sz w:val="18"/>
                <w:szCs w:val="18"/>
              </w:rPr>
            </w:pPr>
            <w:r w:rsidRPr="00144B0B">
              <w:rPr>
                <w:rFonts w:cs="Times New Roman"/>
                <w:b/>
                <w:bCs/>
                <w:sz w:val="18"/>
                <w:szCs w:val="18"/>
                <w:lang w:val="en-US"/>
              </w:rPr>
              <w:t>1,269,722</w:t>
            </w:r>
          </w:p>
        </w:tc>
      </w:tr>
    </w:tbl>
    <w:p w14:paraId="1B424A40" w14:textId="77777777" w:rsidR="00670877" w:rsidRDefault="00670877"/>
    <w:p w14:paraId="567BA018" w14:textId="77777777" w:rsidR="00670877" w:rsidRDefault="00670877"/>
    <w:p w14:paraId="20C5C3AC" w14:textId="77777777" w:rsidR="002F0976" w:rsidRPr="00670877" w:rsidRDefault="002F0976">
      <w:pPr>
        <w:rPr>
          <w:rFonts w:cs="Times New Roman"/>
          <w:b/>
          <w:bCs/>
          <w:szCs w:val="22"/>
        </w:rPr>
      </w:pPr>
      <w:r w:rsidRPr="00670877">
        <w:rPr>
          <w:rFonts w:cs="Times New Roman"/>
          <w:b/>
          <w:bCs/>
          <w:szCs w:val="22"/>
        </w:rPr>
        <w:br w:type="page"/>
      </w:r>
    </w:p>
    <w:tbl>
      <w:tblPr>
        <w:tblW w:w="15502" w:type="dxa"/>
        <w:tblInd w:w="-450" w:type="dxa"/>
        <w:tblLayout w:type="fixed"/>
        <w:tblCellMar>
          <w:left w:w="79" w:type="dxa"/>
          <w:right w:w="79" w:type="dxa"/>
        </w:tblCellMar>
        <w:tblLook w:val="0000" w:firstRow="0" w:lastRow="0" w:firstColumn="0" w:lastColumn="0" w:noHBand="0" w:noVBand="0"/>
      </w:tblPr>
      <w:tblGrid>
        <w:gridCol w:w="3960"/>
        <w:gridCol w:w="1440"/>
        <w:gridCol w:w="183"/>
        <w:gridCol w:w="1423"/>
        <w:gridCol w:w="17"/>
        <w:gridCol w:w="166"/>
        <w:gridCol w:w="17"/>
        <w:gridCol w:w="1600"/>
        <w:gridCol w:w="17"/>
        <w:gridCol w:w="166"/>
        <w:gridCol w:w="17"/>
        <w:gridCol w:w="1433"/>
        <w:gridCol w:w="8"/>
        <w:gridCol w:w="173"/>
        <w:gridCol w:w="8"/>
        <w:gridCol w:w="1530"/>
        <w:gridCol w:w="8"/>
        <w:gridCol w:w="175"/>
        <w:gridCol w:w="8"/>
        <w:gridCol w:w="1432"/>
        <w:gridCol w:w="8"/>
        <w:gridCol w:w="175"/>
        <w:gridCol w:w="8"/>
        <w:gridCol w:w="1519"/>
        <w:gridCol w:w="11"/>
      </w:tblGrid>
      <w:tr w:rsidR="00E25975" w:rsidRPr="00AB5DFA" w14:paraId="072B17D9" w14:textId="77777777" w:rsidTr="00080F43">
        <w:trPr>
          <w:cantSplit/>
          <w:trHeight w:val="20"/>
          <w:tblHeader/>
        </w:trPr>
        <w:tc>
          <w:tcPr>
            <w:tcW w:w="3960" w:type="dxa"/>
          </w:tcPr>
          <w:p w14:paraId="02EE1620" w14:textId="77777777" w:rsidR="00E25975" w:rsidRPr="00AB5DFA" w:rsidRDefault="00E25975" w:rsidP="00080F43">
            <w:pPr>
              <w:rPr>
                <w:rFonts w:cs="Times New Roman"/>
                <w:b/>
                <w:bCs/>
                <w:sz w:val="18"/>
                <w:szCs w:val="18"/>
              </w:rPr>
            </w:pPr>
          </w:p>
        </w:tc>
        <w:tc>
          <w:tcPr>
            <w:tcW w:w="11542" w:type="dxa"/>
            <w:gridSpan w:val="24"/>
            <w:vAlign w:val="center"/>
          </w:tcPr>
          <w:p w14:paraId="02D381E6" w14:textId="77777777" w:rsidR="00E25975" w:rsidRPr="00AB5DFA" w:rsidRDefault="00E25975" w:rsidP="00080F43">
            <w:pPr>
              <w:shd w:val="clear" w:color="auto" w:fill="FFFFFF"/>
              <w:ind w:left="-79" w:right="-79"/>
              <w:contextualSpacing/>
              <w:jc w:val="center"/>
              <w:rPr>
                <w:rFonts w:cs="Times New Roman"/>
                <w:b/>
                <w:sz w:val="18"/>
                <w:szCs w:val="18"/>
                <w:rtl/>
                <w:cs/>
              </w:rPr>
            </w:pPr>
            <w:r w:rsidRPr="00AB5DFA">
              <w:rPr>
                <w:rFonts w:cs="Times New Roman"/>
                <w:b/>
                <w:sz w:val="18"/>
                <w:szCs w:val="18"/>
              </w:rPr>
              <w:t>Consolidated</w:t>
            </w:r>
          </w:p>
        </w:tc>
      </w:tr>
      <w:tr w:rsidR="00E25975" w:rsidRPr="00AB5DFA" w14:paraId="7335193B" w14:textId="77777777" w:rsidTr="00080F43">
        <w:trPr>
          <w:cantSplit/>
          <w:trHeight w:val="20"/>
          <w:tblHeader/>
        </w:trPr>
        <w:tc>
          <w:tcPr>
            <w:tcW w:w="3960" w:type="dxa"/>
            <w:vAlign w:val="bottom"/>
          </w:tcPr>
          <w:p w14:paraId="1B3E884B" w14:textId="77777777" w:rsidR="00E25975" w:rsidRPr="00AB5DFA" w:rsidRDefault="00E25975" w:rsidP="00080F43">
            <w:pPr>
              <w:ind w:firstLine="938"/>
              <w:jc w:val="center"/>
              <w:rPr>
                <w:rFonts w:cs="Times New Roman"/>
                <w:b/>
                <w:bCs/>
                <w:sz w:val="18"/>
                <w:szCs w:val="18"/>
                <w:rtl/>
                <w:cs/>
              </w:rPr>
            </w:pPr>
          </w:p>
        </w:tc>
        <w:tc>
          <w:tcPr>
            <w:tcW w:w="1440" w:type="dxa"/>
            <w:vMerge w:val="restart"/>
            <w:vAlign w:val="bottom"/>
          </w:tcPr>
          <w:p w14:paraId="48FF5465" w14:textId="77777777" w:rsidR="00E25975" w:rsidRPr="00AB5DFA" w:rsidRDefault="00E25975"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e-Wallet</w:t>
            </w:r>
            <w:r w:rsidRPr="00AB5DFA">
              <w:rPr>
                <w:rFonts w:cs="Times New Roman"/>
                <w:bCs/>
                <w:sz w:val="18"/>
                <w:szCs w:val="18"/>
                <w:cs/>
                <w:lang w:bidi="th-TH"/>
              </w:rPr>
              <w:t xml:space="preserve"> </w:t>
            </w:r>
            <w:r w:rsidRPr="00AB5DFA">
              <w:rPr>
                <w:rFonts w:cs="Times New Roman"/>
                <w:bCs/>
                <w:sz w:val="18"/>
                <w:szCs w:val="18"/>
                <w:lang w:val="en-US" w:bidi="th-TH"/>
              </w:rPr>
              <w:t>business</w:t>
            </w:r>
          </w:p>
        </w:tc>
        <w:tc>
          <w:tcPr>
            <w:tcW w:w="183" w:type="dxa"/>
            <w:vAlign w:val="bottom"/>
          </w:tcPr>
          <w:p w14:paraId="06558255"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bidi="th-TH"/>
              </w:rPr>
            </w:pPr>
          </w:p>
        </w:tc>
        <w:tc>
          <w:tcPr>
            <w:tcW w:w="6583" w:type="dxa"/>
            <w:gridSpan w:val="14"/>
            <w:vAlign w:val="bottom"/>
          </w:tcPr>
          <w:p w14:paraId="1975AFFA" w14:textId="77777777" w:rsidR="00E25975" w:rsidRPr="00AB5DFA" w:rsidRDefault="00E25975" w:rsidP="00080F43">
            <w:pPr>
              <w:shd w:val="clear" w:color="auto" w:fill="FFFFFF"/>
              <w:ind w:left="-79" w:right="-79"/>
              <w:contextualSpacing/>
              <w:jc w:val="center"/>
              <w:rPr>
                <w:rFonts w:cs="Times New Roman"/>
                <w:bCs/>
                <w:sz w:val="18"/>
                <w:szCs w:val="18"/>
                <w:lang w:val="en-US" w:bidi="th-TH"/>
              </w:rPr>
            </w:pPr>
            <w:r w:rsidRPr="00AB5DFA">
              <w:rPr>
                <w:rFonts w:cs="Times New Roman"/>
                <w:bCs/>
                <w:sz w:val="18"/>
                <w:szCs w:val="18"/>
                <w:lang w:bidi="th-TH"/>
              </w:rPr>
              <w:t>Banking business</w:t>
            </w:r>
          </w:p>
        </w:tc>
        <w:tc>
          <w:tcPr>
            <w:tcW w:w="183" w:type="dxa"/>
            <w:gridSpan w:val="2"/>
            <w:vAlign w:val="bottom"/>
          </w:tcPr>
          <w:p w14:paraId="52ECCD08"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bidi="th-TH"/>
              </w:rPr>
            </w:pPr>
          </w:p>
        </w:tc>
        <w:tc>
          <w:tcPr>
            <w:tcW w:w="1440" w:type="dxa"/>
            <w:gridSpan w:val="2"/>
            <w:vAlign w:val="bottom"/>
          </w:tcPr>
          <w:p w14:paraId="6182831F" w14:textId="77777777" w:rsidR="00E25975" w:rsidRPr="00AB5DFA" w:rsidRDefault="00E25975" w:rsidP="00080F43">
            <w:pPr>
              <w:shd w:val="clear" w:color="auto" w:fill="FFFFFF"/>
              <w:ind w:left="-79" w:right="-79"/>
              <w:contextualSpacing/>
              <w:jc w:val="center"/>
              <w:rPr>
                <w:rFonts w:cs="Times New Roman"/>
                <w:bCs/>
                <w:sz w:val="18"/>
                <w:szCs w:val="18"/>
                <w:cs/>
                <w:lang w:bidi="th-TH"/>
              </w:rPr>
            </w:pPr>
          </w:p>
        </w:tc>
        <w:tc>
          <w:tcPr>
            <w:tcW w:w="183" w:type="dxa"/>
            <w:gridSpan w:val="2"/>
            <w:vAlign w:val="bottom"/>
          </w:tcPr>
          <w:p w14:paraId="66ED2695"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bidi="th-TH"/>
              </w:rPr>
            </w:pPr>
          </w:p>
        </w:tc>
        <w:tc>
          <w:tcPr>
            <w:tcW w:w="1530" w:type="dxa"/>
            <w:gridSpan w:val="2"/>
            <w:vAlign w:val="bottom"/>
          </w:tcPr>
          <w:p w14:paraId="32EE18AB" w14:textId="77777777" w:rsidR="00E25975" w:rsidRPr="00AB5DFA" w:rsidRDefault="00E25975" w:rsidP="00080F43">
            <w:pPr>
              <w:shd w:val="clear" w:color="auto" w:fill="FFFFFF"/>
              <w:ind w:left="-79" w:right="-79"/>
              <w:contextualSpacing/>
              <w:jc w:val="center"/>
              <w:rPr>
                <w:rFonts w:cs="Times New Roman"/>
                <w:bCs/>
                <w:sz w:val="18"/>
                <w:szCs w:val="18"/>
                <w:lang w:bidi="th-TH"/>
              </w:rPr>
            </w:pPr>
          </w:p>
        </w:tc>
      </w:tr>
      <w:tr w:rsidR="00E25975" w:rsidRPr="00AB5DFA" w14:paraId="470C3A9F" w14:textId="77777777" w:rsidTr="00080F43">
        <w:trPr>
          <w:cantSplit/>
          <w:trHeight w:val="20"/>
          <w:tblHeader/>
        </w:trPr>
        <w:tc>
          <w:tcPr>
            <w:tcW w:w="3960" w:type="dxa"/>
          </w:tcPr>
          <w:p w14:paraId="5715E6B7" w14:textId="77777777" w:rsidR="00E25975" w:rsidRPr="00AB5DFA" w:rsidRDefault="00E25975" w:rsidP="00080F43">
            <w:pPr>
              <w:ind w:firstLine="938"/>
              <w:rPr>
                <w:rFonts w:cs="Times New Roman"/>
                <w:b/>
                <w:bCs/>
                <w:sz w:val="18"/>
                <w:szCs w:val="18"/>
                <w:rtl/>
                <w:cs/>
              </w:rPr>
            </w:pPr>
          </w:p>
        </w:tc>
        <w:tc>
          <w:tcPr>
            <w:tcW w:w="1440" w:type="dxa"/>
            <w:vMerge/>
            <w:vAlign w:val="center"/>
          </w:tcPr>
          <w:p w14:paraId="7E40E51A" w14:textId="77777777" w:rsidR="00E25975" w:rsidRPr="00AB5DFA" w:rsidRDefault="00E25975" w:rsidP="00080F43">
            <w:pPr>
              <w:shd w:val="clear" w:color="auto" w:fill="FFFFFF"/>
              <w:ind w:left="-79" w:right="-79"/>
              <w:contextualSpacing/>
              <w:jc w:val="center"/>
              <w:rPr>
                <w:rFonts w:cs="Times New Roman"/>
                <w:sz w:val="18"/>
                <w:szCs w:val="18"/>
                <w:lang w:val="en-US" w:bidi="th-TH"/>
              </w:rPr>
            </w:pPr>
          </w:p>
        </w:tc>
        <w:tc>
          <w:tcPr>
            <w:tcW w:w="183" w:type="dxa"/>
            <w:vAlign w:val="center"/>
          </w:tcPr>
          <w:p w14:paraId="1AA2027F"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rPr>
            </w:pPr>
          </w:p>
        </w:tc>
        <w:tc>
          <w:tcPr>
            <w:tcW w:w="1440" w:type="dxa"/>
            <w:gridSpan w:val="2"/>
            <w:tcBorders>
              <w:top w:val="single" w:sz="4" w:space="0" w:color="auto"/>
            </w:tcBorders>
            <w:vAlign w:val="bottom"/>
          </w:tcPr>
          <w:p w14:paraId="544672EA" w14:textId="77777777" w:rsidR="00E25975" w:rsidRPr="00AB5DFA" w:rsidRDefault="00E25975" w:rsidP="00080F43">
            <w:pPr>
              <w:shd w:val="clear" w:color="auto" w:fill="FFFFFF"/>
              <w:ind w:left="-79" w:right="-79"/>
              <w:contextualSpacing/>
              <w:jc w:val="center"/>
              <w:rPr>
                <w:rFonts w:cs="Times New Roman"/>
                <w:bCs/>
                <w:sz w:val="18"/>
                <w:szCs w:val="18"/>
                <w:lang w:bidi="th-TH"/>
              </w:rPr>
            </w:pPr>
            <w:r w:rsidRPr="00AB5DFA">
              <w:rPr>
                <w:rFonts w:cs="Times New Roman"/>
                <w:bCs/>
                <w:sz w:val="18"/>
                <w:szCs w:val="18"/>
                <w:lang w:bidi="th-TH"/>
              </w:rPr>
              <w:t>Business loans</w:t>
            </w:r>
          </w:p>
        </w:tc>
        <w:tc>
          <w:tcPr>
            <w:tcW w:w="183" w:type="dxa"/>
            <w:gridSpan w:val="2"/>
            <w:tcBorders>
              <w:top w:val="single" w:sz="4" w:space="0" w:color="auto"/>
            </w:tcBorders>
            <w:vAlign w:val="bottom"/>
          </w:tcPr>
          <w:p w14:paraId="2DB35E5D"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cs/>
                <w:lang w:bidi="th-TH"/>
              </w:rPr>
            </w:pPr>
          </w:p>
        </w:tc>
        <w:tc>
          <w:tcPr>
            <w:tcW w:w="1617" w:type="dxa"/>
            <w:gridSpan w:val="2"/>
            <w:tcBorders>
              <w:top w:val="single" w:sz="4" w:space="0" w:color="auto"/>
            </w:tcBorders>
            <w:vAlign w:val="bottom"/>
          </w:tcPr>
          <w:p w14:paraId="5537EA14" w14:textId="77777777" w:rsidR="00E25975" w:rsidRPr="00AB5DFA" w:rsidRDefault="00E25975"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Retail loans secured by residential property</w:t>
            </w:r>
          </w:p>
        </w:tc>
        <w:tc>
          <w:tcPr>
            <w:tcW w:w="183" w:type="dxa"/>
            <w:gridSpan w:val="2"/>
            <w:tcBorders>
              <w:top w:val="single" w:sz="4" w:space="0" w:color="auto"/>
            </w:tcBorders>
            <w:vAlign w:val="bottom"/>
          </w:tcPr>
          <w:p w14:paraId="5D1BE85E"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bidi="th-TH"/>
              </w:rPr>
            </w:pPr>
          </w:p>
        </w:tc>
        <w:tc>
          <w:tcPr>
            <w:tcW w:w="1441" w:type="dxa"/>
            <w:gridSpan w:val="2"/>
            <w:tcBorders>
              <w:top w:val="single" w:sz="4" w:space="0" w:color="auto"/>
            </w:tcBorders>
            <w:vAlign w:val="bottom"/>
          </w:tcPr>
          <w:p w14:paraId="12AE3598" w14:textId="77777777" w:rsidR="00E25975" w:rsidRPr="00AB5DFA" w:rsidRDefault="00E25975" w:rsidP="00080F43">
            <w:pPr>
              <w:shd w:val="clear" w:color="auto" w:fill="FFFFFF"/>
              <w:ind w:left="-79" w:right="-79"/>
              <w:contextualSpacing/>
              <w:jc w:val="center"/>
              <w:rPr>
                <w:rFonts w:cs="Times New Roman"/>
                <w:bCs/>
                <w:sz w:val="18"/>
                <w:szCs w:val="18"/>
                <w:cs/>
                <w:lang w:bidi="th-TH"/>
              </w:rPr>
            </w:pPr>
            <w:r w:rsidRPr="00AB5DFA">
              <w:rPr>
                <w:rFonts w:cs="Times New Roman"/>
                <w:bCs/>
                <w:sz w:val="18"/>
                <w:szCs w:val="18"/>
                <w:lang w:bidi="th-TH"/>
              </w:rPr>
              <w:t>Others</w:t>
            </w:r>
          </w:p>
        </w:tc>
        <w:tc>
          <w:tcPr>
            <w:tcW w:w="181" w:type="dxa"/>
            <w:gridSpan w:val="2"/>
            <w:tcBorders>
              <w:top w:val="single" w:sz="4" w:space="0" w:color="auto"/>
            </w:tcBorders>
            <w:vAlign w:val="bottom"/>
          </w:tcPr>
          <w:p w14:paraId="404ABAB9"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rPr>
            </w:pPr>
          </w:p>
        </w:tc>
        <w:tc>
          <w:tcPr>
            <w:tcW w:w="1538" w:type="dxa"/>
            <w:gridSpan w:val="2"/>
            <w:tcBorders>
              <w:top w:val="single" w:sz="4" w:space="0" w:color="auto"/>
            </w:tcBorders>
            <w:vAlign w:val="bottom"/>
          </w:tcPr>
          <w:p w14:paraId="0DEA0F05" w14:textId="77777777" w:rsidR="00E25975" w:rsidRPr="00AB5DFA" w:rsidRDefault="00E25975" w:rsidP="00080F43">
            <w:pPr>
              <w:jc w:val="center"/>
              <w:rPr>
                <w:rFonts w:cs="Times New Roman"/>
                <w:bCs/>
                <w:sz w:val="18"/>
                <w:szCs w:val="18"/>
                <w:cs/>
                <w:lang w:bidi="th-TH"/>
              </w:rPr>
            </w:pPr>
            <w:r w:rsidRPr="00AB5DFA">
              <w:rPr>
                <w:rFonts w:cs="Times New Roman"/>
                <w:bCs/>
                <w:sz w:val="18"/>
                <w:szCs w:val="18"/>
                <w:lang w:bidi="th-TH"/>
              </w:rPr>
              <w:t xml:space="preserve">Total </w:t>
            </w:r>
            <w:r w:rsidRPr="00AB5DFA">
              <w:rPr>
                <w:rFonts w:cs="Times New Roman"/>
                <w:bCs/>
                <w:sz w:val="18"/>
                <w:szCs w:val="18"/>
                <w:lang w:bidi="th-TH"/>
              </w:rPr>
              <w:br/>
              <w:t>banking business</w:t>
            </w:r>
          </w:p>
        </w:tc>
        <w:tc>
          <w:tcPr>
            <w:tcW w:w="183" w:type="dxa"/>
            <w:gridSpan w:val="2"/>
          </w:tcPr>
          <w:p w14:paraId="674EF50D"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rPr>
            </w:pPr>
          </w:p>
        </w:tc>
        <w:tc>
          <w:tcPr>
            <w:tcW w:w="1440" w:type="dxa"/>
            <w:gridSpan w:val="2"/>
            <w:vAlign w:val="bottom"/>
          </w:tcPr>
          <w:p w14:paraId="5B1BE370" w14:textId="77777777" w:rsidR="00E25975" w:rsidRPr="00AB5DFA" w:rsidRDefault="00E25975"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Elimination</w:t>
            </w:r>
          </w:p>
        </w:tc>
        <w:tc>
          <w:tcPr>
            <w:tcW w:w="183" w:type="dxa"/>
            <w:gridSpan w:val="2"/>
            <w:vAlign w:val="center"/>
          </w:tcPr>
          <w:p w14:paraId="57F13938" w14:textId="77777777" w:rsidR="00E25975" w:rsidRPr="00AB5DFA" w:rsidRDefault="00E25975" w:rsidP="00080F43">
            <w:pPr>
              <w:shd w:val="clear" w:color="auto" w:fill="FFFFFF"/>
              <w:tabs>
                <w:tab w:val="decimal" w:pos="374"/>
              </w:tabs>
              <w:ind w:left="-79" w:right="-79"/>
              <w:contextualSpacing/>
              <w:jc w:val="center"/>
              <w:rPr>
                <w:rFonts w:cs="Times New Roman"/>
                <w:bCs/>
                <w:sz w:val="18"/>
                <w:szCs w:val="18"/>
                <w:lang w:val="en-US"/>
              </w:rPr>
            </w:pPr>
          </w:p>
        </w:tc>
        <w:tc>
          <w:tcPr>
            <w:tcW w:w="1530" w:type="dxa"/>
            <w:gridSpan w:val="2"/>
            <w:vAlign w:val="bottom"/>
          </w:tcPr>
          <w:p w14:paraId="5C2D0B02" w14:textId="77777777" w:rsidR="00E25975" w:rsidRPr="00AB5DFA" w:rsidRDefault="00E25975" w:rsidP="00080F43">
            <w:pPr>
              <w:shd w:val="clear" w:color="auto" w:fill="FFFFFF"/>
              <w:ind w:left="-79" w:right="-79"/>
              <w:contextualSpacing/>
              <w:jc w:val="center"/>
              <w:rPr>
                <w:rFonts w:cs="Times New Roman"/>
                <w:bCs/>
                <w:sz w:val="18"/>
                <w:szCs w:val="18"/>
                <w:cs/>
                <w:lang w:val="en-US" w:bidi="th-TH"/>
              </w:rPr>
            </w:pPr>
            <w:r w:rsidRPr="00AB5DFA">
              <w:rPr>
                <w:rFonts w:cs="Times New Roman"/>
                <w:bCs/>
                <w:sz w:val="18"/>
                <w:szCs w:val="18"/>
                <w:lang w:bidi="th-TH"/>
              </w:rPr>
              <w:t>Total</w:t>
            </w:r>
          </w:p>
        </w:tc>
      </w:tr>
      <w:tr w:rsidR="00E25975" w:rsidRPr="00AB5DFA" w14:paraId="180A486A" w14:textId="77777777" w:rsidTr="00080F43">
        <w:trPr>
          <w:cantSplit/>
          <w:trHeight w:val="20"/>
        </w:trPr>
        <w:tc>
          <w:tcPr>
            <w:tcW w:w="3960" w:type="dxa"/>
          </w:tcPr>
          <w:p w14:paraId="3B31B902" w14:textId="77777777" w:rsidR="00E25975" w:rsidRPr="00AB5DFA" w:rsidRDefault="00E25975" w:rsidP="00080F43">
            <w:pPr>
              <w:shd w:val="clear" w:color="auto" w:fill="FFFFFF"/>
              <w:tabs>
                <w:tab w:val="left" w:pos="180"/>
              </w:tabs>
              <w:ind w:left="180" w:right="-79" w:firstLine="938"/>
              <w:contextualSpacing/>
              <w:rPr>
                <w:rFonts w:cs="Times New Roman"/>
                <w:sz w:val="18"/>
                <w:szCs w:val="18"/>
                <w:rtl/>
                <w:cs/>
              </w:rPr>
            </w:pPr>
          </w:p>
        </w:tc>
        <w:tc>
          <w:tcPr>
            <w:tcW w:w="11542" w:type="dxa"/>
            <w:gridSpan w:val="24"/>
            <w:vAlign w:val="center"/>
          </w:tcPr>
          <w:p w14:paraId="7D9353FF" w14:textId="77777777" w:rsidR="00E25975" w:rsidRPr="00AB5DFA" w:rsidRDefault="00E25975" w:rsidP="00080F43">
            <w:pPr>
              <w:shd w:val="clear" w:color="auto" w:fill="FFFFFF"/>
              <w:tabs>
                <w:tab w:val="decimal" w:pos="1326"/>
              </w:tabs>
              <w:ind w:left="-79" w:right="-79"/>
              <w:contextualSpacing/>
              <w:jc w:val="center"/>
              <w:rPr>
                <w:rFonts w:cs="Times New Roman"/>
                <w:b/>
                <w:bCs/>
                <w:sz w:val="18"/>
                <w:szCs w:val="18"/>
              </w:rPr>
            </w:pPr>
            <w:r w:rsidRPr="00AB5DFA">
              <w:rPr>
                <w:rFonts w:cs="Times New Roman"/>
                <w:bCs/>
                <w:i/>
                <w:iCs/>
                <w:sz w:val="18"/>
                <w:szCs w:val="18"/>
                <w:lang w:val="en-US" w:bidi="th-TH"/>
              </w:rPr>
              <w:t>(in thousand Baht)</w:t>
            </w:r>
          </w:p>
        </w:tc>
      </w:tr>
      <w:tr w:rsidR="00E25975" w:rsidRPr="00AB5DFA" w14:paraId="6C3D2BEE" w14:textId="77777777" w:rsidTr="00080F43">
        <w:trPr>
          <w:cantSplit/>
          <w:trHeight w:val="64"/>
        </w:trPr>
        <w:tc>
          <w:tcPr>
            <w:tcW w:w="3960" w:type="dxa"/>
          </w:tcPr>
          <w:p w14:paraId="5D88B7D7" w14:textId="3C31BCD0" w:rsidR="00E25975" w:rsidRPr="00AB5DFA" w:rsidRDefault="00670877" w:rsidP="00FE126E">
            <w:pPr>
              <w:shd w:val="clear" w:color="auto" w:fill="FFFFFF"/>
              <w:ind w:left="914" w:right="-79"/>
              <w:contextualSpacing/>
              <w:rPr>
                <w:rFonts w:cs="Times New Roman"/>
                <w:b/>
                <w:bCs/>
                <w:sz w:val="18"/>
                <w:szCs w:val="18"/>
              </w:rPr>
            </w:pPr>
            <w:r>
              <w:rPr>
                <w:rFonts w:cs="Times New Roman"/>
                <w:b/>
                <w:bCs/>
                <w:sz w:val="18"/>
                <w:szCs w:val="18"/>
              </w:rPr>
              <w:t xml:space="preserve">30 June </w:t>
            </w:r>
            <w:r w:rsidR="00E25975" w:rsidRPr="00AB5DFA">
              <w:rPr>
                <w:rFonts w:cs="Times New Roman"/>
                <w:b/>
                <w:bCs/>
                <w:sz w:val="18"/>
                <w:szCs w:val="18"/>
              </w:rPr>
              <w:t>202</w:t>
            </w:r>
            <w:r>
              <w:rPr>
                <w:rFonts w:cs="Times New Roman"/>
                <w:b/>
                <w:bCs/>
                <w:sz w:val="18"/>
                <w:szCs w:val="18"/>
              </w:rPr>
              <w:t>5</w:t>
            </w:r>
          </w:p>
        </w:tc>
        <w:tc>
          <w:tcPr>
            <w:tcW w:w="1440" w:type="dxa"/>
          </w:tcPr>
          <w:p w14:paraId="610188D2"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tcPr>
          <w:p w14:paraId="12EAD8B4"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440" w:type="dxa"/>
            <w:gridSpan w:val="2"/>
          </w:tcPr>
          <w:p w14:paraId="568820E5"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3F62D12D"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617" w:type="dxa"/>
            <w:gridSpan w:val="2"/>
          </w:tcPr>
          <w:p w14:paraId="4CFF78F9"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7FD0C930"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441" w:type="dxa"/>
            <w:gridSpan w:val="2"/>
          </w:tcPr>
          <w:p w14:paraId="07C32363"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1" w:type="dxa"/>
            <w:gridSpan w:val="2"/>
          </w:tcPr>
          <w:p w14:paraId="643144A2"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538" w:type="dxa"/>
            <w:gridSpan w:val="2"/>
          </w:tcPr>
          <w:p w14:paraId="5122F97B"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45C9BC79"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440" w:type="dxa"/>
            <w:gridSpan w:val="2"/>
          </w:tcPr>
          <w:p w14:paraId="67505129"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83" w:type="dxa"/>
            <w:gridSpan w:val="2"/>
          </w:tcPr>
          <w:p w14:paraId="0F467E9E" w14:textId="77777777" w:rsidR="00E25975" w:rsidRPr="00AB5DFA" w:rsidRDefault="00E25975" w:rsidP="00080F43">
            <w:pPr>
              <w:shd w:val="clear" w:color="auto" w:fill="FFFFFF"/>
              <w:tabs>
                <w:tab w:val="decimal" w:pos="1326"/>
              </w:tabs>
              <w:ind w:left="-79" w:right="-79"/>
              <w:contextualSpacing/>
              <w:rPr>
                <w:rFonts w:cs="Times New Roman"/>
                <w:sz w:val="18"/>
                <w:szCs w:val="18"/>
              </w:rPr>
            </w:pPr>
          </w:p>
        </w:tc>
        <w:tc>
          <w:tcPr>
            <w:tcW w:w="1530" w:type="dxa"/>
            <w:gridSpan w:val="2"/>
          </w:tcPr>
          <w:p w14:paraId="1E743C62" w14:textId="77777777" w:rsidR="00E25975" w:rsidRPr="00AB5DFA" w:rsidRDefault="00E25975" w:rsidP="00080F43">
            <w:pPr>
              <w:shd w:val="clear" w:color="auto" w:fill="FFFFFF"/>
              <w:tabs>
                <w:tab w:val="decimal" w:pos="1247"/>
              </w:tabs>
              <w:ind w:left="-79" w:right="36"/>
              <w:contextualSpacing/>
              <w:rPr>
                <w:rFonts w:cs="Times New Roman"/>
                <w:sz w:val="18"/>
                <w:szCs w:val="18"/>
              </w:rPr>
            </w:pPr>
          </w:p>
        </w:tc>
      </w:tr>
      <w:tr w:rsidR="00A454F0" w:rsidRPr="00AB5DFA" w14:paraId="3BE7676D" w14:textId="77777777" w:rsidTr="0093239C">
        <w:trPr>
          <w:cantSplit/>
          <w:trHeight w:val="216"/>
        </w:trPr>
        <w:tc>
          <w:tcPr>
            <w:tcW w:w="3960" w:type="dxa"/>
          </w:tcPr>
          <w:p w14:paraId="01CB2960" w14:textId="77777777" w:rsidR="00A454F0" w:rsidRPr="00AB5DFA" w:rsidRDefault="00A454F0" w:rsidP="00A454F0">
            <w:pPr>
              <w:shd w:val="clear" w:color="auto" w:fill="FFFFFF"/>
              <w:ind w:left="914" w:right="-79"/>
              <w:contextualSpacing/>
              <w:rPr>
                <w:rFonts w:cs="Times New Roman"/>
                <w:sz w:val="18"/>
                <w:szCs w:val="18"/>
              </w:rPr>
            </w:pPr>
            <w:r w:rsidRPr="00AB5DFA">
              <w:rPr>
                <w:rFonts w:cs="Times New Roman"/>
                <w:sz w:val="18"/>
                <w:szCs w:val="18"/>
              </w:rPr>
              <w:t xml:space="preserve">Loans to customers </w:t>
            </w:r>
            <w:r w:rsidRPr="00AB5DFA">
              <w:rPr>
                <w:rFonts w:cs="Times New Roman"/>
                <w:sz w:val="18"/>
                <w:szCs w:val="18"/>
                <w:vertAlign w:val="superscript"/>
              </w:rPr>
              <w:t>(1)</w:t>
            </w:r>
          </w:p>
        </w:tc>
        <w:tc>
          <w:tcPr>
            <w:tcW w:w="1440" w:type="dxa"/>
          </w:tcPr>
          <w:p w14:paraId="69FEE82B" w14:textId="5E1361F1" w:rsidR="00A454F0" w:rsidRPr="00C22C2E" w:rsidRDefault="00A454F0" w:rsidP="00A454F0">
            <w:pPr>
              <w:shd w:val="clear" w:color="auto" w:fill="FFFFFF"/>
              <w:tabs>
                <w:tab w:val="decimal" w:pos="1294"/>
              </w:tabs>
              <w:ind w:left="-79" w:right="-79"/>
              <w:contextualSpacing/>
              <w:rPr>
                <w:rFonts w:cs="Times New Roman"/>
                <w:sz w:val="18"/>
                <w:szCs w:val="18"/>
                <w:lang w:val="en-US"/>
              </w:rPr>
            </w:pPr>
            <w:r w:rsidRPr="00C22C2E">
              <w:rPr>
                <w:rFonts w:cs="Times New Roman"/>
                <w:sz w:val="18"/>
                <w:szCs w:val="18"/>
                <w:lang w:val="en-US"/>
              </w:rPr>
              <w:t>-</w:t>
            </w:r>
          </w:p>
        </w:tc>
        <w:tc>
          <w:tcPr>
            <w:tcW w:w="183" w:type="dxa"/>
            <w:vAlign w:val="bottom"/>
          </w:tcPr>
          <w:p w14:paraId="731D9E79"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52558B88" w14:textId="17DDAFC7" w:rsidR="00A454F0" w:rsidRPr="00C22C2E" w:rsidRDefault="00A454F0" w:rsidP="00A454F0">
            <w:pPr>
              <w:shd w:val="clear" w:color="auto" w:fill="FFFFFF"/>
              <w:tabs>
                <w:tab w:val="decimal" w:pos="1294"/>
              </w:tabs>
              <w:ind w:left="-79" w:right="-79"/>
              <w:contextualSpacing/>
              <w:rPr>
                <w:rFonts w:cs="Times New Roman"/>
                <w:sz w:val="18"/>
                <w:szCs w:val="18"/>
                <w:lang w:val="en-US"/>
              </w:rPr>
            </w:pPr>
            <w:r w:rsidRPr="00C22C2E">
              <w:rPr>
                <w:rFonts w:cs="Times New Roman"/>
                <w:sz w:val="18"/>
                <w:szCs w:val="18"/>
                <w:lang w:val="en-US"/>
              </w:rPr>
              <w:t>13</w:t>
            </w:r>
            <w:r>
              <w:rPr>
                <w:rFonts w:cs="Times New Roman"/>
                <w:sz w:val="18"/>
                <w:szCs w:val="18"/>
                <w:lang w:val="en-US"/>
              </w:rPr>
              <w:t>7</w:t>
            </w:r>
            <w:r w:rsidRPr="00C22C2E">
              <w:rPr>
                <w:rFonts w:cs="Times New Roman"/>
                <w:sz w:val="18"/>
                <w:szCs w:val="18"/>
                <w:lang w:val="en-US"/>
              </w:rPr>
              <w:t>,3</w:t>
            </w:r>
            <w:r>
              <w:rPr>
                <w:rFonts w:cs="Times New Roman"/>
                <w:sz w:val="18"/>
                <w:szCs w:val="18"/>
                <w:lang w:val="en-US"/>
              </w:rPr>
              <w:t>71</w:t>
            </w:r>
            <w:r w:rsidRPr="00C22C2E">
              <w:rPr>
                <w:rFonts w:cs="Times New Roman"/>
                <w:sz w:val="18"/>
                <w:szCs w:val="18"/>
                <w:lang w:val="en-US"/>
              </w:rPr>
              <w:t>,</w:t>
            </w:r>
            <w:r>
              <w:rPr>
                <w:rFonts w:cs="Times New Roman"/>
                <w:sz w:val="18"/>
                <w:szCs w:val="18"/>
                <w:lang w:val="en-US"/>
              </w:rPr>
              <w:t>997</w:t>
            </w:r>
          </w:p>
        </w:tc>
        <w:tc>
          <w:tcPr>
            <w:tcW w:w="183" w:type="dxa"/>
            <w:gridSpan w:val="2"/>
            <w:vAlign w:val="bottom"/>
          </w:tcPr>
          <w:p w14:paraId="36D6B8BF"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617" w:type="dxa"/>
            <w:gridSpan w:val="2"/>
            <w:vAlign w:val="bottom"/>
          </w:tcPr>
          <w:p w14:paraId="667A5725" w14:textId="70B34605"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r>
              <w:rPr>
                <w:rFonts w:cstheme="minorBidi" w:hint="cs"/>
                <w:sz w:val="18"/>
                <w:szCs w:val="22"/>
                <w:cs/>
                <w:lang w:bidi="th-TH"/>
              </w:rPr>
              <w:t xml:space="preserve">              </w:t>
            </w:r>
            <w:r w:rsidRPr="00EB6FF0">
              <w:rPr>
                <w:rFonts w:cs="Times New Roman"/>
                <w:sz w:val="18"/>
                <w:szCs w:val="18"/>
              </w:rPr>
              <w:t>2</w:t>
            </w:r>
            <w:r>
              <w:rPr>
                <w:rFonts w:cs="Times New Roman"/>
                <w:sz w:val="18"/>
                <w:szCs w:val="18"/>
              </w:rPr>
              <w:t>6</w:t>
            </w:r>
            <w:r w:rsidRPr="00EB6FF0">
              <w:rPr>
                <w:rFonts w:cs="Times New Roman"/>
                <w:sz w:val="18"/>
                <w:szCs w:val="18"/>
              </w:rPr>
              <w:t>,</w:t>
            </w:r>
            <w:r>
              <w:rPr>
                <w:rFonts w:cstheme="minorBidi"/>
                <w:sz w:val="18"/>
                <w:szCs w:val="22"/>
                <w:lang w:bidi="th-TH"/>
              </w:rPr>
              <w:t>704</w:t>
            </w:r>
            <w:r w:rsidRPr="00EB6FF0">
              <w:rPr>
                <w:rFonts w:cs="Times New Roman"/>
                <w:sz w:val="18"/>
                <w:szCs w:val="18"/>
              </w:rPr>
              <w:t>,</w:t>
            </w:r>
            <w:r>
              <w:rPr>
                <w:rFonts w:cs="Times New Roman"/>
                <w:sz w:val="18"/>
                <w:szCs w:val="18"/>
              </w:rPr>
              <w:t>861</w:t>
            </w:r>
          </w:p>
        </w:tc>
        <w:tc>
          <w:tcPr>
            <w:tcW w:w="183" w:type="dxa"/>
            <w:gridSpan w:val="2"/>
            <w:vAlign w:val="bottom"/>
          </w:tcPr>
          <w:p w14:paraId="7E6E0586"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441" w:type="dxa"/>
            <w:gridSpan w:val="2"/>
            <w:vAlign w:val="bottom"/>
          </w:tcPr>
          <w:p w14:paraId="5DD6D2C6" w14:textId="23A8054C" w:rsidR="00A454F0" w:rsidRPr="00C22C2E" w:rsidRDefault="00BA30F3" w:rsidP="00A454F0">
            <w:pPr>
              <w:shd w:val="clear" w:color="auto" w:fill="FFFFFF"/>
              <w:tabs>
                <w:tab w:val="decimal" w:pos="1294"/>
              </w:tabs>
              <w:ind w:left="-79" w:right="-79"/>
              <w:contextualSpacing/>
              <w:rPr>
                <w:rFonts w:cs="Times New Roman"/>
                <w:sz w:val="18"/>
                <w:szCs w:val="18"/>
                <w:lang w:val="en-US"/>
              </w:rPr>
            </w:pPr>
            <w:r>
              <w:rPr>
                <w:rFonts w:cs="Times New Roman"/>
                <w:sz w:val="18"/>
                <w:szCs w:val="18"/>
                <w:lang w:val="en-US"/>
              </w:rPr>
              <w:t>7</w:t>
            </w:r>
            <w:r w:rsidR="00A454F0" w:rsidRPr="00C22C2E">
              <w:rPr>
                <w:rFonts w:cs="Times New Roman"/>
                <w:sz w:val="18"/>
                <w:szCs w:val="18"/>
                <w:lang w:val="en-US"/>
              </w:rPr>
              <w:t>,</w:t>
            </w:r>
            <w:r>
              <w:rPr>
                <w:rFonts w:cs="Times New Roman"/>
                <w:sz w:val="18"/>
                <w:szCs w:val="18"/>
                <w:lang w:val="en-US"/>
              </w:rPr>
              <w:t>584</w:t>
            </w:r>
            <w:r w:rsidR="00A454F0" w:rsidRPr="00C22C2E">
              <w:rPr>
                <w:rFonts w:cs="Times New Roman"/>
                <w:sz w:val="18"/>
                <w:szCs w:val="18"/>
                <w:lang w:val="en-US"/>
              </w:rPr>
              <w:t>,</w:t>
            </w:r>
            <w:r>
              <w:rPr>
                <w:rFonts w:cs="Times New Roman"/>
                <w:sz w:val="18"/>
                <w:szCs w:val="18"/>
                <w:lang w:val="en-US"/>
              </w:rPr>
              <w:t>921</w:t>
            </w:r>
          </w:p>
        </w:tc>
        <w:tc>
          <w:tcPr>
            <w:tcW w:w="181" w:type="dxa"/>
            <w:gridSpan w:val="2"/>
            <w:vAlign w:val="bottom"/>
          </w:tcPr>
          <w:p w14:paraId="1560E1C1"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538" w:type="dxa"/>
            <w:gridSpan w:val="2"/>
            <w:vAlign w:val="bottom"/>
          </w:tcPr>
          <w:p w14:paraId="40C16B33" w14:textId="5459C755" w:rsidR="00A454F0" w:rsidRPr="00AA6956" w:rsidRDefault="00A454F0" w:rsidP="00A454F0">
            <w:pPr>
              <w:shd w:val="clear" w:color="auto" w:fill="FFFFFF"/>
              <w:tabs>
                <w:tab w:val="decimal" w:pos="1326"/>
              </w:tabs>
              <w:ind w:left="-79" w:right="-79"/>
              <w:contextualSpacing/>
              <w:rPr>
                <w:rFonts w:cstheme="minorBidi"/>
                <w:sz w:val="18"/>
                <w:szCs w:val="22"/>
                <w:lang w:bidi="th-TH"/>
              </w:rPr>
            </w:pPr>
            <w:r w:rsidRPr="00C22C2E">
              <w:rPr>
                <w:rFonts w:cs="Times New Roman"/>
                <w:sz w:val="18"/>
                <w:szCs w:val="18"/>
              </w:rPr>
              <w:t>1</w:t>
            </w:r>
            <w:r w:rsidR="00BA30F3">
              <w:rPr>
                <w:rFonts w:cs="Times New Roman"/>
                <w:sz w:val="18"/>
                <w:szCs w:val="18"/>
              </w:rPr>
              <w:t>71</w:t>
            </w:r>
            <w:r w:rsidRPr="00C22C2E">
              <w:rPr>
                <w:rFonts w:cs="Times New Roman"/>
                <w:sz w:val="18"/>
                <w:szCs w:val="18"/>
              </w:rPr>
              <w:t>,</w:t>
            </w:r>
            <w:r w:rsidR="00BA30F3">
              <w:rPr>
                <w:rFonts w:cs="Times New Roman"/>
                <w:sz w:val="18"/>
                <w:szCs w:val="18"/>
              </w:rPr>
              <w:t>661</w:t>
            </w:r>
            <w:r w:rsidRPr="00C22C2E">
              <w:rPr>
                <w:rFonts w:cs="Times New Roman"/>
                <w:sz w:val="18"/>
                <w:szCs w:val="18"/>
              </w:rPr>
              <w:t>,</w:t>
            </w:r>
            <w:r w:rsidR="00BA30F3">
              <w:rPr>
                <w:rFonts w:cstheme="minorBidi"/>
                <w:sz w:val="18"/>
                <w:szCs w:val="22"/>
                <w:lang w:bidi="th-TH"/>
              </w:rPr>
              <w:t>779</w:t>
            </w:r>
          </w:p>
        </w:tc>
        <w:tc>
          <w:tcPr>
            <w:tcW w:w="183" w:type="dxa"/>
            <w:gridSpan w:val="2"/>
            <w:vAlign w:val="bottom"/>
          </w:tcPr>
          <w:p w14:paraId="573A654F"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764D631C" w14:textId="6F2AF35A" w:rsidR="00A454F0" w:rsidRPr="00AA6956" w:rsidRDefault="00A454F0" w:rsidP="00A454F0">
            <w:pPr>
              <w:shd w:val="clear" w:color="auto" w:fill="FFFFFF"/>
              <w:tabs>
                <w:tab w:val="decimal" w:pos="1294"/>
              </w:tabs>
              <w:ind w:left="-79" w:right="-79"/>
              <w:contextualSpacing/>
              <w:rPr>
                <w:rFonts w:cstheme="minorBidi"/>
                <w:sz w:val="18"/>
                <w:szCs w:val="18"/>
                <w:lang w:val="en-US"/>
              </w:rPr>
            </w:pPr>
            <w:r w:rsidRPr="00C22C2E">
              <w:rPr>
                <w:rFonts w:cs="Times New Roman" w:hint="cs"/>
                <w:sz w:val="18"/>
                <w:szCs w:val="18"/>
                <w:cs/>
                <w:lang w:val="en-US" w:bidi="th-TH"/>
              </w:rPr>
              <w:t>-</w:t>
            </w:r>
          </w:p>
        </w:tc>
        <w:tc>
          <w:tcPr>
            <w:tcW w:w="183" w:type="dxa"/>
            <w:gridSpan w:val="2"/>
            <w:vAlign w:val="bottom"/>
          </w:tcPr>
          <w:p w14:paraId="11E01A18"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530" w:type="dxa"/>
            <w:gridSpan w:val="2"/>
            <w:vAlign w:val="bottom"/>
          </w:tcPr>
          <w:p w14:paraId="5D55B401" w14:textId="16E9B9A9" w:rsidR="00A454F0" w:rsidRPr="00C22C2E" w:rsidRDefault="00BA30F3" w:rsidP="00A454F0">
            <w:pPr>
              <w:shd w:val="clear" w:color="auto" w:fill="FFFFFF"/>
              <w:tabs>
                <w:tab w:val="decimal" w:pos="1294"/>
              </w:tabs>
              <w:ind w:left="-79" w:right="36"/>
              <w:contextualSpacing/>
              <w:rPr>
                <w:rFonts w:cs="Times New Roman"/>
                <w:sz w:val="18"/>
                <w:szCs w:val="18"/>
                <w:lang w:val="en-US"/>
              </w:rPr>
            </w:pPr>
            <w:r w:rsidRPr="00BA30F3">
              <w:rPr>
                <w:rFonts w:cs="Times New Roman"/>
                <w:sz w:val="18"/>
                <w:szCs w:val="18"/>
              </w:rPr>
              <w:t>171,661,779</w:t>
            </w:r>
          </w:p>
        </w:tc>
      </w:tr>
      <w:tr w:rsidR="00A454F0" w:rsidRPr="00AB5DFA" w14:paraId="23ABDC5C" w14:textId="77777777" w:rsidTr="0093239C">
        <w:trPr>
          <w:cantSplit/>
          <w:trHeight w:val="216"/>
        </w:trPr>
        <w:tc>
          <w:tcPr>
            <w:tcW w:w="3960" w:type="dxa"/>
          </w:tcPr>
          <w:p w14:paraId="37778B01" w14:textId="77777777" w:rsidR="00A454F0" w:rsidRPr="00AB5DFA" w:rsidRDefault="00A454F0" w:rsidP="00A454F0">
            <w:pPr>
              <w:shd w:val="clear" w:color="auto" w:fill="FFFFFF"/>
              <w:ind w:left="914" w:right="-79"/>
              <w:contextualSpacing/>
              <w:rPr>
                <w:rFonts w:cs="Times New Roman"/>
                <w:sz w:val="18"/>
                <w:szCs w:val="18"/>
              </w:rPr>
            </w:pPr>
            <w:r w:rsidRPr="00AB5DFA">
              <w:rPr>
                <w:rFonts w:cs="Times New Roman"/>
                <w:sz w:val="18"/>
                <w:szCs w:val="18"/>
              </w:rPr>
              <w:t>Total assets</w:t>
            </w:r>
          </w:p>
        </w:tc>
        <w:tc>
          <w:tcPr>
            <w:tcW w:w="1440" w:type="dxa"/>
          </w:tcPr>
          <w:p w14:paraId="001C6701" w14:textId="7D17A3A5" w:rsidR="00A454F0" w:rsidRPr="00C22C2E" w:rsidRDefault="00A454F0" w:rsidP="00A454F0">
            <w:pPr>
              <w:shd w:val="clear" w:color="auto" w:fill="FFFFFF"/>
              <w:tabs>
                <w:tab w:val="decimal" w:pos="1294"/>
              </w:tabs>
              <w:ind w:left="-79" w:right="-79"/>
              <w:contextualSpacing/>
              <w:rPr>
                <w:rFonts w:cs="Times New Roman"/>
                <w:sz w:val="18"/>
                <w:szCs w:val="18"/>
                <w:lang w:val="en-US"/>
              </w:rPr>
            </w:pPr>
            <w:r w:rsidRPr="00C22C2E">
              <w:rPr>
                <w:rFonts w:cs="Times New Roman"/>
                <w:sz w:val="18"/>
                <w:szCs w:val="18"/>
                <w:lang w:val="en-US"/>
              </w:rPr>
              <w:t>2</w:t>
            </w:r>
            <w:r>
              <w:rPr>
                <w:rFonts w:cs="Times New Roman"/>
                <w:sz w:val="18"/>
                <w:szCs w:val="18"/>
                <w:lang w:val="en-US"/>
              </w:rPr>
              <w:t>61</w:t>
            </w:r>
            <w:r w:rsidRPr="00C22C2E">
              <w:rPr>
                <w:rFonts w:cs="Times New Roman"/>
                <w:sz w:val="18"/>
                <w:szCs w:val="18"/>
                <w:lang w:val="en-US"/>
              </w:rPr>
              <w:t>,</w:t>
            </w:r>
            <w:r>
              <w:rPr>
                <w:rFonts w:cs="Times New Roman"/>
                <w:sz w:val="18"/>
                <w:szCs w:val="18"/>
                <w:lang w:val="en-US"/>
              </w:rPr>
              <w:t>779</w:t>
            </w:r>
          </w:p>
        </w:tc>
        <w:tc>
          <w:tcPr>
            <w:tcW w:w="183" w:type="dxa"/>
            <w:vAlign w:val="bottom"/>
          </w:tcPr>
          <w:p w14:paraId="5CA84955"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3F123605"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83" w:type="dxa"/>
            <w:gridSpan w:val="2"/>
            <w:vAlign w:val="bottom"/>
          </w:tcPr>
          <w:p w14:paraId="38AF3482"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617" w:type="dxa"/>
            <w:gridSpan w:val="2"/>
            <w:vAlign w:val="bottom"/>
          </w:tcPr>
          <w:p w14:paraId="347E3F23"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83" w:type="dxa"/>
            <w:gridSpan w:val="2"/>
            <w:vAlign w:val="bottom"/>
          </w:tcPr>
          <w:p w14:paraId="6A48E85F"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441" w:type="dxa"/>
            <w:gridSpan w:val="2"/>
            <w:vAlign w:val="bottom"/>
          </w:tcPr>
          <w:p w14:paraId="0A07695E"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81" w:type="dxa"/>
            <w:gridSpan w:val="2"/>
            <w:vAlign w:val="bottom"/>
          </w:tcPr>
          <w:p w14:paraId="5962015B"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538" w:type="dxa"/>
            <w:gridSpan w:val="2"/>
            <w:vAlign w:val="bottom"/>
          </w:tcPr>
          <w:p w14:paraId="1FDAE178" w14:textId="3395C067" w:rsidR="00A454F0" w:rsidRPr="00AA6956" w:rsidRDefault="00A454F0" w:rsidP="00A454F0">
            <w:pPr>
              <w:shd w:val="clear" w:color="auto" w:fill="FFFFFF"/>
              <w:tabs>
                <w:tab w:val="decimal" w:pos="1326"/>
              </w:tabs>
              <w:ind w:left="-79" w:right="-79"/>
              <w:contextualSpacing/>
              <w:rPr>
                <w:rFonts w:cstheme="minorBidi"/>
                <w:sz w:val="18"/>
                <w:szCs w:val="22"/>
                <w:lang w:bidi="th-TH"/>
              </w:rPr>
            </w:pPr>
            <w:r w:rsidRPr="00C22C2E">
              <w:rPr>
                <w:rFonts w:cs="Times New Roman"/>
                <w:sz w:val="18"/>
                <w:szCs w:val="18"/>
                <w:cs/>
                <w:lang w:bidi="th-TH"/>
              </w:rPr>
              <w:t>1</w:t>
            </w:r>
            <w:r w:rsidR="00BA30F3">
              <w:rPr>
                <w:rFonts w:cstheme="minorBidi"/>
                <w:sz w:val="18"/>
                <w:szCs w:val="18"/>
                <w:lang w:bidi="th-TH"/>
              </w:rPr>
              <w:t>92</w:t>
            </w:r>
            <w:r w:rsidRPr="00C22C2E">
              <w:rPr>
                <w:rFonts w:cs="Times New Roman"/>
                <w:sz w:val="18"/>
                <w:szCs w:val="18"/>
              </w:rPr>
              <w:t>,</w:t>
            </w:r>
            <w:r w:rsidR="00BA30F3">
              <w:rPr>
                <w:rFonts w:cstheme="minorBidi"/>
                <w:sz w:val="18"/>
                <w:szCs w:val="18"/>
                <w:lang w:bidi="th-TH"/>
              </w:rPr>
              <w:t>289</w:t>
            </w:r>
            <w:r w:rsidRPr="00C22C2E">
              <w:rPr>
                <w:rFonts w:cs="Times New Roman"/>
                <w:sz w:val="18"/>
                <w:szCs w:val="18"/>
              </w:rPr>
              <w:t>,</w:t>
            </w:r>
            <w:r w:rsidR="00BA30F3">
              <w:rPr>
                <w:rFonts w:cstheme="minorBidi"/>
                <w:sz w:val="18"/>
                <w:szCs w:val="18"/>
                <w:lang w:bidi="th-TH"/>
              </w:rPr>
              <w:t>735</w:t>
            </w:r>
          </w:p>
        </w:tc>
        <w:tc>
          <w:tcPr>
            <w:tcW w:w="183" w:type="dxa"/>
            <w:gridSpan w:val="2"/>
            <w:vAlign w:val="bottom"/>
          </w:tcPr>
          <w:p w14:paraId="2B08712B"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7DEA376A" w14:textId="740A6120" w:rsidR="00A454F0" w:rsidRPr="00C22C2E" w:rsidRDefault="00A454F0" w:rsidP="00A454F0">
            <w:pPr>
              <w:shd w:val="clear" w:color="auto" w:fill="FFFFFF"/>
              <w:tabs>
                <w:tab w:val="decimal" w:pos="1294"/>
              </w:tabs>
              <w:ind w:left="-79" w:right="-79"/>
              <w:contextualSpacing/>
              <w:rPr>
                <w:rFonts w:cs="Times New Roman"/>
                <w:sz w:val="18"/>
                <w:szCs w:val="18"/>
                <w:lang w:val="en-US"/>
              </w:rPr>
            </w:pPr>
            <w:r w:rsidRPr="00C22C2E">
              <w:rPr>
                <w:rFonts w:cs="Times New Roman"/>
                <w:sz w:val="18"/>
                <w:szCs w:val="18"/>
                <w:lang w:val="en-US"/>
              </w:rPr>
              <w:t>(</w:t>
            </w:r>
            <w:r w:rsidR="00BA30F3">
              <w:rPr>
                <w:rFonts w:cs="Times New Roman"/>
                <w:sz w:val="18"/>
                <w:szCs w:val="18"/>
                <w:lang w:val="en-US"/>
              </w:rPr>
              <w:t>598</w:t>
            </w:r>
            <w:r w:rsidRPr="00C22C2E">
              <w:rPr>
                <w:rFonts w:cs="Times New Roman"/>
                <w:sz w:val="18"/>
                <w:szCs w:val="18"/>
                <w:lang w:val="en-US"/>
              </w:rPr>
              <w:t>,</w:t>
            </w:r>
            <w:r w:rsidR="00BA30F3">
              <w:rPr>
                <w:rFonts w:cs="Times New Roman"/>
                <w:sz w:val="18"/>
                <w:szCs w:val="18"/>
                <w:lang w:val="en-US"/>
              </w:rPr>
              <w:t>278</w:t>
            </w:r>
            <w:r w:rsidRPr="00C22C2E">
              <w:rPr>
                <w:rFonts w:cs="Times New Roman"/>
                <w:sz w:val="18"/>
                <w:szCs w:val="18"/>
                <w:lang w:val="en-US"/>
              </w:rPr>
              <w:t>)</w:t>
            </w:r>
          </w:p>
        </w:tc>
        <w:tc>
          <w:tcPr>
            <w:tcW w:w="183" w:type="dxa"/>
            <w:gridSpan w:val="2"/>
            <w:vAlign w:val="bottom"/>
          </w:tcPr>
          <w:p w14:paraId="1D5CD193"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530" w:type="dxa"/>
            <w:gridSpan w:val="2"/>
            <w:vAlign w:val="bottom"/>
          </w:tcPr>
          <w:p w14:paraId="0CE0B5D1" w14:textId="0B30E47B" w:rsidR="00A454F0" w:rsidRPr="00C22C2E" w:rsidRDefault="00A454F0" w:rsidP="00A454F0">
            <w:pPr>
              <w:shd w:val="clear" w:color="auto" w:fill="FFFFFF"/>
              <w:tabs>
                <w:tab w:val="decimal" w:pos="1294"/>
              </w:tabs>
              <w:ind w:left="-79" w:right="36"/>
              <w:contextualSpacing/>
              <w:rPr>
                <w:rFonts w:cs="Times New Roman"/>
                <w:sz w:val="18"/>
                <w:szCs w:val="18"/>
                <w:lang w:val="en-US"/>
              </w:rPr>
            </w:pPr>
            <w:r w:rsidRPr="00C22C2E">
              <w:rPr>
                <w:rFonts w:cs="Times New Roman"/>
                <w:sz w:val="18"/>
                <w:szCs w:val="18"/>
                <w:lang w:val="en-US"/>
              </w:rPr>
              <w:t>1</w:t>
            </w:r>
            <w:r w:rsidR="00BA30F3">
              <w:rPr>
                <w:rFonts w:cs="Times New Roman"/>
                <w:sz w:val="18"/>
                <w:szCs w:val="18"/>
                <w:lang w:val="en-US"/>
              </w:rPr>
              <w:t>91</w:t>
            </w:r>
            <w:r w:rsidRPr="00C22C2E">
              <w:rPr>
                <w:rFonts w:cs="Times New Roman"/>
                <w:sz w:val="18"/>
                <w:szCs w:val="18"/>
                <w:lang w:val="en-US"/>
              </w:rPr>
              <w:t>,</w:t>
            </w:r>
            <w:r w:rsidR="00BA30F3">
              <w:rPr>
                <w:rFonts w:cs="Times New Roman"/>
                <w:sz w:val="18"/>
                <w:szCs w:val="18"/>
                <w:lang w:val="en-US"/>
              </w:rPr>
              <w:t>953</w:t>
            </w:r>
            <w:r w:rsidRPr="00C22C2E">
              <w:rPr>
                <w:rFonts w:cs="Times New Roman"/>
                <w:sz w:val="18"/>
                <w:szCs w:val="18"/>
                <w:lang w:val="en-US"/>
              </w:rPr>
              <w:t>,</w:t>
            </w:r>
            <w:r w:rsidR="00BA30F3">
              <w:rPr>
                <w:rFonts w:cs="Times New Roman"/>
                <w:sz w:val="18"/>
                <w:szCs w:val="18"/>
                <w:lang w:val="en-US"/>
              </w:rPr>
              <w:t>236</w:t>
            </w:r>
          </w:p>
        </w:tc>
      </w:tr>
      <w:tr w:rsidR="00A454F0" w:rsidRPr="00AB5DFA" w14:paraId="1196F03F" w14:textId="77777777" w:rsidTr="0093239C">
        <w:trPr>
          <w:cantSplit/>
          <w:trHeight w:val="216"/>
        </w:trPr>
        <w:tc>
          <w:tcPr>
            <w:tcW w:w="3960" w:type="dxa"/>
            <w:vAlign w:val="bottom"/>
          </w:tcPr>
          <w:p w14:paraId="13316933" w14:textId="77777777" w:rsidR="00A454F0" w:rsidRPr="00AB5DFA" w:rsidRDefault="00A454F0" w:rsidP="00A454F0">
            <w:pPr>
              <w:shd w:val="clear" w:color="auto" w:fill="FFFFFF"/>
              <w:ind w:left="914" w:right="-79"/>
              <w:contextualSpacing/>
              <w:rPr>
                <w:rFonts w:cs="Times New Roman"/>
                <w:sz w:val="18"/>
                <w:szCs w:val="18"/>
                <w:rtl/>
                <w:cs/>
              </w:rPr>
            </w:pPr>
            <w:r w:rsidRPr="00AB5DFA">
              <w:rPr>
                <w:rFonts w:cs="Times New Roman"/>
                <w:sz w:val="18"/>
                <w:szCs w:val="18"/>
              </w:rPr>
              <w:t>Total liabilities</w:t>
            </w:r>
          </w:p>
        </w:tc>
        <w:tc>
          <w:tcPr>
            <w:tcW w:w="1440" w:type="dxa"/>
          </w:tcPr>
          <w:p w14:paraId="699D90B5" w14:textId="4E92D43B" w:rsidR="00A454F0" w:rsidRPr="00C22C2E" w:rsidRDefault="00A454F0" w:rsidP="00A454F0">
            <w:pPr>
              <w:shd w:val="clear" w:color="auto" w:fill="FFFFFF"/>
              <w:tabs>
                <w:tab w:val="decimal" w:pos="1294"/>
              </w:tabs>
              <w:ind w:left="-79" w:right="-79"/>
              <w:contextualSpacing/>
              <w:rPr>
                <w:rFonts w:cs="Times New Roman"/>
                <w:sz w:val="18"/>
                <w:szCs w:val="18"/>
                <w:lang w:val="en-US"/>
              </w:rPr>
            </w:pPr>
            <w:r w:rsidRPr="00C22C2E">
              <w:rPr>
                <w:rFonts w:cs="Times New Roman"/>
                <w:sz w:val="18"/>
                <w:szCs w:val="18"/>
                <w:lang w:val="en-US"/>
              </w:rPr>
              <w:t>1</w:t>
            </w:r>
            <w:r>
              <w:rPr>
                <w:rFonts w:cs="Times New Roman"/>
                <w:sz w:val="18"/>
                <w:szCs w:val="18"/>
                <w:lang w:val="en-US"/>
              </w:rPr>
              <w:t>29</w:t>
            </w:r>
            <w:r w:rsidRPr="00C22C2E">
              <w:rPr>
                <w:rFonts w:cs="Times New Roman"/>
                <w:sz w:val="18"/>
                <w:szCs w:val="18"/>
                <w:lang w:val="en-US"/>
              </w:rPr>
              <w:t>,</w:t>
            </w:r>
            <w:r>
              <w:rPr>
                <w:rFonts w:cs="Times New Roman"/>
                <w:sz w:val="18"/>
                <w:szCs w:val="18"/>
                <w:lang w:val="en-US"/>
              </w:rPr>
              <w:t>498</w:t>
            </w:r>
          </w:p>
        </w:tc>
        <w:tc>
          <w:tcPr>
            <w:tcW w:w="183" w:type="dxa"/>
            <w:vAlign w:val="bottom"/>
          </w:tcPr>
          <w:p w14:paraId="5CC55F05"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1ADB38E8"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83" w:type="dxa"/>
            <w:gridSpan w:val="2"/>
            <w:vAlign w:val="bottom"/>
          </w:tcPr>
          <w:p w14:paraId="6722D9F2"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617" w:type="dxa"/>
            <w:gridSpan w:val="2"/>
            <w:vAlign w:val="bottom"/>
          </w:tcPr>
          <w:p w14:paraId="3F10058F"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83" w:type="dxa"/>
            <w:gridSpan w:val="2"/>
            <w:vAlign w:val="bottom"/>
          </w:tcPr>
          <w:p w14:paraId="64B22753"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441" w:type="dxa"/>
            <w:gridSpan w:val="2"/>
            <w:vAlign w:val="bottom"/>
          </w:tcPr>
          <w:p w14:paraId="219B75F8"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81" w:type="dxa"/>
            <w:gridSpan w:val="2"/>
            <w:vAlign w:val="bottom"/>
          </w:tcPr>
          <w:p w14:paraId="64096443"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538" w:type="dxa"/>
            <w:gridSpan w:val="2"/>
            <w:vAlign w:val="bottom"/>
          </w:tcPr>
          <w:p w14:paraId="57584EE2" w14:textId="1A4EFBF6" w:rsidR="00A454F0" w:rsidRPr="00C22C2E" w:rsidRDefault="00A454F0" w:rsidP="00A454F0">
            <w:pPr>
              <w:shd w:val="clear" w:color="auto" w:fill="FFFFFF"/>
              <w:tabs>
                <w:tab w:val="decimal" w:pos="1326"/>
              </w:tabs>
              <w:ind w:left="-79" w:right="-79"/>
              <w:contextualSpacing/>
              <w:rPr>
                <w:rFonts w:cs="Times New Roman"/>
                <w:sz w:val="18"/>
                <w:szCs w:val="18"/>
              </w:rPr>
            </w:pPr>
            <w:r w:rsidRPr="00C22C2E">
              <w:rPr>
                <w:rFonts w:cs="Times New Roman"/>
                <w:sz w:val="18"/>
                <w:szCs w:val="18"/>
              </w:rPr>
              <w:t>16</w:t>
            </w:r>
            <w:r w:rsidR="00BA30F3">
              <w:rPr>
                <w:rFonts w:cs="Times New Roman"/>
                <w:sz w:val="18"/>
                <w:szCs w:val="18"/>
              </w:rPr>
              <w:t>7</w:t>
            </w:r>
            <w:r w:rsidRPr="00C22C2E">
              <w:rPr>
                <w:rFonts w:cs="Times New Roman"/>
                <w:sz w:val="18"/>
                <w:szCs w:val="18"/>
              </w:rPr>
              <w:t>,</w:t>
            </w:r>
            <w:r w:rsidR="00BA30F3">
              <w:rPr>
                <w:rFonts w:cs="Times New Roman"/>
                <w:sz w:val="18"/>
                <w:szCs w:val="18"/>
              </w:rPr>
              <w:t>964</w:t>
            </w:r>
            <w:r w:rsidRPr="00C22C2E">
              <w:rPr>
                <w:rFonts w:cs="Times New Roman"/>
                <w:sz w:val="18"/>
                <w:szCs w:val="18"/>
              </w:rPr>
              <w:t>,</w:t>
            </w:r>
            <w:r w:rsidR="00BA30F3">
              <w:rPr>
                <w:rFonts w:cs="Times New Roman"/>
                <w:sz w:val="18"/>
                <w:szCs w:val="18"/>
              </w:rPr>
              <w:t>756</w:t>
            </w:r>
          </w:p>
        </w:tc>
        <w:tc>
          <w:tcPr>
            <w:tcW w:w="183" w:type="dxa"/>
            <w:gridSpan w:val="2"/>
            <w:vAlign w:val="bottom"/>
          </w:tcPr>
          <w:p w14:paraId="71D70732"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440" w:type="dxa"/>
            <w:gridSpan w:val="2"/>
            <w:vAlign w:val="bottom"/>
          </w:tcPr>
          <w:p w14:paraId="613BF3DC" w14:textId="72CAF7E5" w:rsidR="00A454F0" w:rsidRPr="00C22C2E" w:rsidRDefault="00A454F0" w:rsidP="00A454F0">
            <w:pPr>
              <w:shd w:val="clear" w:color="auto" w:fill="FFFFFF"/>
              <w:tabs>
                <w:tab w:val="decimal" w:pos="1294"/>
              </w:tabs>
              <w:ind w:left="-79" w:right="-79"/>
              <w:contextualSpacing/>
              <w:rPr>
                <w:rFonts w:cs="Times New Roman"/>
                <w:sz w:val="18"/>
                <w:szCs w:val="18"/>
                <w:lang w:val="en-US"/>
              </w:rPr>
            </w:pPr>
            <w:r w:rsidRPr="00C22C2E">
              <w:rPr>
                <w:rFonts w:cs="Times New Roman"/>
                <w:sz w:val="18"/>
                <w:szCs w:val="18"/>
                <w:lang w:val="en-US"/>
              </w:rPr>
              <w:t>(2</w:t>
            </w:r>
            <w:r w:rsidR="00BA30F3">
              <w:rPr>
                <w:rFonts w:cs="Times New Roman"/>
                <w:sz w:val="18"/>
                <w:szCs w:val="18"/>
                <w:lang w:val="en-US"/>
              </w:rPr>
              <w:t>48</w:t>
            </w:r>
            <w:r w:rsidRPr="00C22C2E">
              <w:rPr>
                <w:rFonts w:cs="Times New Roman"/>
                <w:sz w:val="18"/>
                <w:szCs w:val="18"/>
                <w:lang w:val="en-US"/>
              </w:rPr>
              <w:t>,</w:t>
            </w:r>
            <w:r w:rsidR="00BA30F3">
              <w:rPr>
                <w:rFonts w:cs="Times New Roman"/>
                <w:sz w:val="18"/>
                <w:szCs w:val="18"/>
                <w:lang w:val="en-US"/>
              </w:rPr>
              <w:t>32</w:t>
            </w:r>
            <w:r w:rsidR="00527962">
              <w:rPr>
                <w:rFonts w:cs="Times New Roman"/>
                <w:sz w:val="18"/>
                <w:szCs w:val="18"/>
                <w:lang w:val="en-US"/>
              </w:rPr>
              <w:t>5</w:t>
            </w:r>
            <w:r w:rsidRPr="00C22C2E">
              <w:rPr>
                <w:rFonts w:cs="Times New Roman"/>
                <w:sz w:val="18"/>
                <w:szCs w:val="18"/>
                <w:lang w:val="en-US"/>
              </w:rPr>
              <w:t>)</w:t>
            </w:r>
          </w:p>
        </w:tc>
        <w:tc>
          <w:tcPr>
            <w:tcW w:w="183" w:type="dxa"/>
            <w:gridSpan w:val="2"/>
            <w:vAlign w:val="bottom"/>
          </w:tcPr>
          <w:p w14:paraId="540731F0" w14:textId="77777777" w:rsidR="00A454F0" w:rsidRPr="00C22C2E" w:rsidRDefault="00A454F0" w:rsidP="00A454F0">
            <w:pPr>
              <w:shd w:val="clear" w:color="auto" w:fill="FFFFFF"/>
              <w:tabs>
                <w:tab w:val="decimal" w:pos="1294"/>
                <w:tab w:val="decimal" w:pos="1326"/>
              </w:tabs>
              <w:ind w:left="-79" w:right="-79"/>
              <w:contextualSpacing/>
              <w:rPr>
                <w:rFonts w:cs="Times New Roman"/>
                <w:sz w:val="18"/>
                <w:szCs w:val="18"/>
                <w:lang w:val="en-US"/>
              </w:rPr>
            </w:pPr>
          </w:p>
        </w:tc>
        <w:tc>
          <w:tcPr>
            <w:tcW w:w="1530" w:type="dxa"/>
            <w:gridSpan w:val="2"/>
            <w:vAlign w:val="bottom"/>
          </w:tcPr>
          <w:p w14:paraId="3313970F" w14:textId="6F95026D" w:rsidR="00A454F0" w:rsidRPr="00C22C2E" w:rsidRDefault="00A454F0" w:rsidP="00A454F0">
            <w:pPr>
              <w:shd w:val="clear" w:color="auto" w:fill="FFFFFF"/>
              <w:tabs>
                <w:tab w:val="decimal" w:pos="1294"/>
              </w:tabs>
              <w:ind w:left="-79" w:right="36"/>
              <w:contextualSpacing/>
              <w:rPr>
                <w:rFonts w:cs="Times New Roman"/>
                <w:sz w:val="18"/>
                <w:szCs w:val="18"/>
                <w:lang w:val="en-US"/>
              </w:rPr>
            </w:pPr>
            <w:r w:rsidRPr="00C22C2E">
              <w:rPr>
                <w:rFonts w:cs="Times New Roman"/>
                <w:sz w:val="18"/>
                <w:szCs w:val="18"/>
                <w:lang w:val="en-US"/>
              </w:rPr>
              <w:t>16</w:t>
            </w:r>
            <w:r w:rsidR="00BA30F3">
              <w:rPr>
                <w:rFonts w:cs="Times New Roman"/>
                <w:sz w:val="18"/>
                <w:szCs w:val="18"/>
                <w:lang w:val="en-US"/>
              </w:rPr>
              <w:t>7</w:t>
            </w:r>
            <w:r w:rsidRPr="00C22C2E">
              <w:rPr>
                <w:rFonts w:cs="Times New Roman"/>
                <w:sz w:val="18"/>
                <w:szCs w:val="18"/>
                <w:lang w:val="en-US"/>
              </w:rPr>
              <w:t>,</w:t>
            </w:r>
            <w:r w:rsidR="00BA30F3">
              <w:rPr>
                <w:rFonts w:cs="Times New Roman"/>
                <w:sz w:val="18"/>
                <w:szCs w:val="18"/>
                <w:lang w:val="en-US"/>
              </w:rPr>
              <w:t>845</w:t>
            </w:r>
            <w:r w:rsidRPr="00C22C2E">
              <w:rPr>
                <w:rFonts w:cs="Times New Roman"/>
                <w:sz w:val="18"/>
                <w:szCs w:val="18"/>
                <w:lang w:val="en-US"/>
              </w:rPr>
              <w:t>,</w:t>
            </w:r>
            <w:r w:rsidR="00BA30F3">
              <w:rPr>
                <w:rFonts w:cs="Times New Roman"/>
                <w:sz w:val="18"/>
                <w:szCs w:val="18"/>
                <w:lang w:val="en-US"/>
              </w:rPr>
              <w:t>92</w:t>
            </w:r>
            <w:r w:rsidR="00527962">
              <w:rPr>
                <w:rFonts w:cs="Times New Roman"/>
                <w:sz w:val="18"/>
                <w:szCs w:val="18"/>
                <w:lang w:val="en-US"/>
              </w:rPr>
              <w:t>9</w:t>
            </w:r>
          </w:p>
        </w:tc>
      </w:tr>
      <w:tr w:rsidR="00A454F0" w:rsidRPr="00AB5DFA" w14:paraId="3BDEE619" w14:textId="77777777" w:rsidTr="00080F43">
        <w:trPr>
          <w:cantSplit/>
          <w:trHeight w:val="216"/>
          <w:tblHeader/>
        </w:trPr>
        <w:tc>
          <w:tcPr>
            <w:tcW w:w="3960" w:type="dxa"/>
          </w:tcPr>
          <w:p w14:paraId="668B5389" w14:textId="77777777" w:rsidR="00A454F0" w:rsidRPr="00AB5DFA" w:rsidRDefault="00A454F0" w:rsidP="00A454F0">
            <w:pPr>
              <w:ind w:left="914"/>
              <w:rPr>
                <w:rFonts w:cs="Times New Roman"/>
                <w:b/>
                <w:bCs/>
                <w:sz w:val="18"/>
                <w:szCs w:val="18"/>
              </w:rPr>
            </w:pPr>
          </w:p>
        </w:tc>
        <w:tc>
          <w:tcPr>
            <w:tcW w:w="11542" w:type="dxa"/>
            <w:gridSpan w:val="24"/>
            <w:vAlign w:val="center"/>
          </w:tcPr>
          <w:p w14:paraId="0A10A6E2" w14:textId="77777777" w:rsidR="00A454F0" w:rsidRPr="00AB5DFA" w:rsidRDefault="00A454F0" w:rsidP="00A454F0">
            <w:pPr>
              <w:shd w:val="clear" w:color="auto" w:fill="FFFFFF"/>
              <w:ind w:left="-79" w:right="-79"/>
              <w:contextualSpacing/>
              <w:jc w:val="center"/>
              <w:rPr>
                <w:rFonts w:cs="Times New Roman"/>
                <w:bCs/>
                <w:sz w:val="18"/>
                <w:szCs w:val="18"/>
                <w:cs/>
                <w:lang w:val="en-US" w:bidi="th-TH"/>
              </w:rPr>
            </w:pPr>
          </w:p>
        </w:tc>
      </w:tr>
      <w:tr w:rsidR="00A454F0" w:rsidRPr="00AB5DFA" w14:paraId="761E7B21" w14:textId="77777777" w:rsidTr="00080F43">
        <w:trPr>
          <w:cantSplit/>
          <w:trHeight w:val="216"/>
          <w:tblHeader/>
        </w:trPr>
        <w:tc>
          <w:tcPr>
            <w:tcW w:w="3960" w:type="dxa"/>
          </w:tcPr>
          <w:p w14:paraId="712E172F" w14:textId="07C34F06" w:rsidR="00A454F0" w:rsidRPr="00AB5DFA" w:rsidRDefault="00A454F0" w:rsidP="00A454F0">
            <w:pPr>
              <w:ind w:left="914"/>
              <w:rPr>
                <w:rFonts w:cs="Times New Roman"/>
                <w:b/>
                <w:bCs/>
                <w:sz w:val="18"/>
                <w:szCs w:val="18"/>
              </w:rPr>
            </w:pPr>
            <w:r>
              <w:rPr>
                <w:rFonts w:cs="Times New Roman"/>
                <w:b/>
                <w:bCs/>
                <w:sz w:val="18"/>
                <w:szCs w:val="18"/>
              </w:rPr>
              <w:t xml:space="preserve">31 December </w:t>
            </w:r>
            <w:r w:rsidRPr="00AB5DFA">
              <w:rPr>
                <w:rFonts w:cs="Times New Roman"/>
                <w:b/>
                <w:bCs/>
                <w:sz w:val="18"/>
                <w:szCs w:val="18"/>
              </w:rPr>
              <w:t>202</w:t>
            </w:r>
            <w:r>
              <w:rPr>
                <w:rFonts w:cs="Times New Roman"/>
                <w:b/>
                <w:bCs/>
                <w:sz w:val="18"/>
                <w:szCs w:val="18"/>
              </w:rPr>
              <w:t>4</w:t>
            </w:r>
          </w:p>
        </w:tc>
        <w:tc>
          <w:tcPr>
            <w:tcW w:w="11542" w:type="dxa"/>
            <w:gridSpan w:val="24"/>
            <w:vAlign w:val="center"/>
          </w:tcPr>
          <w:p w14:paraId="103C5891" w14:textId="77777777" w:rsidR="00A454F0" w:rsidRPr="00AB5DFA" w:rsidRDefault="00A454F0" w:rsidP="00A454F0">
            <w:pPr>
              <w:shd w:val="clear" w:color="auto" w:fill="FFFFFF"/>
              <w:ind w:left="-79" w:right="-79"/>
              <w:contextualSpacing/>
              <w:jc w:val="center"/>
              <w:rPr>
                <w:rFonts w:cs="Times New Roman"/>
                <w:bCs/>
                <w:sz w:val="18"/>
                <w:szCs w:val="18"/>
                <w:cs/>
                <w:lang w:val="en-US" w:bidi="th-TH"/>
              </w:rPr>
            </w:pPr>
          </w:p>
        </w:tc>
      </w:tr>
      <w:tr w:rsidR="00A454F0" w:rsidRPr="00AB5DFA" w14:paraId="4BF2437F" w14:textId="77777777">
        <w:trPr>
          <w:gridAfter w:val="1"/>
          <w:wAfter w:w="11" w:type="dxa"/>
          <w:cantSplit/>
          <w:trHeight w:val="216"/>
        </w:trPr>
        <w:tc>
          <w:tcPr>
            <w:tcW w:w="3960" w:type="dxa"/>
          </w:tcPr>
          <w:p w14:paraId="0A6693A2" w14:textId="73E96613" w:rsidR="00A454F0" w:rsidRPr="00AB5DFA" w:rsidRDefault="00A454F0" w:rsidP="00A454F0">
            <w:pPr>
              <w:shd w:val="clear" w:color="auto" w:fill="FFFFFF"/>
              <w:ind w:left="914" w:right="-79"/>
              <w:contextualSpacing/>
              <w:rPr>
                <w:rFonts w:cs="Times New Roman"/>
                <w:sz w:val="18"/>
                <w:szCs w:val="18"/>
              </w:rPr>
            </w:pPr>
            <w:r w:rsidRPr="00AB5DFA">
              <w:rPr>
                <w:rFonts w:cs="Times New Roman"/>
                <w:sz w:val="18"/>
                <w:szCs w:val="18"/>
              </w:rPr>
              <w:t xml:space="preserve">Loans to customers </w:t>
            </w:r>
            <w:r w:rsidRPr="00AB5DFA">
              <w:rPr>
                <w:rFonts w:cs="Times New Roman"/>
                <w:sz w:val="18"/>
                <w:szCs w:val="18"/>
                <w:vertAlign w:val="superscript"/>
              </w:rPr>
              <w:t>(1)</w:t>
            </w:r>
          </w:p>
        </w:tc>
        <w:tc>
          <w:tcPr>
            <w:tcW w:w="1440" w:type="dxa"/>
          </w:tcPr>
          <w:p w14:paraId="1C3A5E08" w14:textId="392C6842" w:rsidR="00A454F0" w:rsidRPr="00AB5DFA" w:rsidRDefault="00A454F0" w:rsidP="00A454F0">
            <w:pPr>
              <w:shd w:val="clear" w:color="auto" w:fill="FFFFFF"/>
              <w:tabs>
                <w:tab w:val="decimal" w:pos="1294"/>
              </w:tabs>
              <w:ind w:left="-79" w:right="-79"/>
              <w:contextualSpacing/>
              <w:rPr>
                <w:rFonts w:cs="Times New Roman"/>
                <w:sz w:val="18"/>
                <w:szCs w:val="18"/>
              </w:rPr>
            </w:pPr>
            <w:r w:rsidRPr="00C22C2E">
              <w:rPr>
                <w:rFonts w:cs="Times New Roman"/>
                <w:sz w:val="18"/>
                <w:szCs w:val="18"/>
                <w:lang w:val="en-US"/>
              </w:rPr>
              <w:t>-</w:t>
            </w:r>
          </w:p>
        </w:tc>
        <w:tc>
          <w:tcPr>
            <w:tcW w:w="183" w:type="dxa"/>
            <w:vAlign w:val="bottom"/>
          </w:tcPr>
          <w:p w14:paraId="06362AE2"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423" w:type="dxa"/>
            <w:vAlign w:val="bottom"/>
          </w:tcPr>
          <w:p w14:paraId="6717C8A3" w14:textId="428B01B7" w:rsidR="00A454F0" w:rsidRPr="007A6F11" w:rsidRDefault="002E39F9" w:rsidP="00A454F0">
            <w:pPr>
              <w:shd w:val="clear" w:color="auto" w:fill="FFFFFF"/>
              <w:tabs>
                <w:tab w:val="decimal" w:pos="1264"/>
              </w:tabs>
              <w:ind w:left="-79" w:right="-79"/>
              <w:contextualSpacing/>
              <w:rPr>
                <w:rFonts w:cs="Times New Roman"/>
                <w:sz w:val="18"/>
                <w:szCs w:val="18"/>
              </w:rPr>
            </w:pPr>
            <w:r w:rsidRPr="007A6F11">
              <w:rPr>
                <w:rFonts w:cs="Times New Roman"/>
                <w:sz w:val="18"/>
                <w:szCs w:val="18"/>
                <w:lang w:val="en-US"/>
              </w:rPr>
              <w:t>131,348,135</w:t>
            </w:r>
          </w:p>
        </w:tc>
        <w:tc>
          <w:tcPr>
            <w:tcW w:w="183" w:type="dxa"/>
            <w:gridSpan w:val="2"/>
            <w:vAlign w:val="bottom"/>
          </w:tcPr>
          <w:p w14:paraId="1678F952" w14:textId="77777777" w:rsidR="00A454F0" w:rsidRPr="007A6F11" w:rsidRDefault="00A454F0" w:rsidP="00A454F0">
            <w:pPr>
              <w:shd w:val="clear" w:color="auto" w:fill="FFFFFF"/>
              <w:tabs>
                <w:tab w:val="decimal" w:pos="1294"/>
              </w:tabs>
              <w:ind w:left="-79" w:right="-79"/>
              <w:contextualSpacing/>
              <w:rPr>
                <w:rFonts w:cs="Times New Roman"/>
                <w:sz w:val="18"/>
                <w:szCs w:val="18"/>
              </w:rPr>
            </w:pPr>
          </w:p>
        </w:tc>
        <w:tc>
          <w:tcPr>
            <w:tcW w:w="1617" w:type="dxa"/>
            <w:gridSpan w:val="2"/>
            <w:vAlign w:val="bottom"/>
          </w:tcPr>
          <w:p w14:paraId="3A018C0A" w14:textId="69CD9588" w:rsidR="00A454F0" w:rsidRPr="007A6F11" w:rsidRDefault="002E39F9" w:rsidP="00A454F0">
            <w:pPr>
              <w:shd w:val="clear" w:color="auto" w:fill="FFFFFF"/>
              <w:tabs>
                <w:tab w:val="decimal" w:pos="1294"/>
              </w:tabs>
              <w:ind w:left="-79" w:right="-79"/>
              <w:contextualSpacing/>
              <w:rPr>
                <w:rFonts w:cs="Times New Roman"/>
                <w:sz w:val="18"/>
                <w:szCs w:val="18"/>
              </w:rPr>
            </w:pPr>
            <w:r w:rsidRPr="007A6F11">
              <w:rPr>
                <w:rFonts w:cs="Times New Roman"/>
                <w:sz w:val="18"/>
                <w:szCs w:val="18"/>
              </w:rPr>
              <w:t>25,204,453</w:t>
            </w:r>
          </w:p>
        </w:tc>
        <w:tc>
          <w:tcPr>
            <w:tcW w:w="183" w:type="dxa"/>
            <w:gridSpan w:val="2"/>
            <w:vAlign w:val="bottom"/>
          </w:tcPr>
          <w:p w14:paraId="68663FE2" w14:textId="77777777" w:rsidR="00A454F0" w:rsidRPr="007A6F11" w:rsidRDefault="00A454F0" w:rsidP="00A454F0">
            <w:pPr>
              <w:shd w:val="clear" w:color="auto" w:fill="FFFFFF"/>
              <w:tabs>
                <w:tab w:val="decimal" w:pos="1294"/>
              </w:tabs>
              <w:ind w:left="-79" w:right="-79"/>
              <w:contextualSpacing/>
              <w:rPr>
                <w:rFonts w:cs="Times New Roman"/>
                <w:sz w:val="18"/>
                <w:szCs w:val="18"/>
              </w:rPr>
            </w:pPr>
          </w:p>
        </w:tc>
        <w:tc>
          <w:tcPr>
            <w:tcW w:w="1450" w:type="dxa"/>
            <w:gridSpan w:val="2"/>
            <w:vAlign w:val="bottom"/>
          </w:tcPr>
          <w:p w14:paraId="35ADC2A7" w14:textId="0EEE6A43" w:rsidR="00A454F0" w:rsidRPr="00AA6956" w:rsidRDefault="002E39F9" w:rsidP="00A454F0">
            <w:pPr>
              <w:shd w:val="clear" w:color="auto" w:fill="FFFFFF"/>
              <w:tabs>
                <w:tab w:val="decimal" w:pos="1284"/>
              </w:tabs>
              <w:ind w:left="-79" w:right="-79"/>
              <w:contextualSpacing/>
              <w:rPr>
                <w:rFonts w:cstheme="minorBidi"/>
                <w:sz w:val="18"/>
                <w:szCs w:val="22"/>
                <w:lang w:bidi="th-TH"/>
              </w:rPr>
            </w:pPr>
            <w:r w:rsidRPr="007A6F11">
              <w:rPr>
                <w:rFonts w:cs="Times New Roman"/>
                <w:sz w:val="18"/>
                <w:szCs w:val="18"/>
                <w:lang w:val="en-US"/>
              </w:rPr>
              <w:t>6,606,028</w:t>
            </w:r>
          </w:p>
        </w:tc>
        <w:tc>
          <w:tcPr>
            <w:tcW w:w="181" w:type="dxa"/>
            <w:gridSpan w:val="2"/>
            <w:vAlign w:val="bottom"/>
          </w:tcPr>
          <w:p w14:paraId="66115CAE"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538" w:type="dxa"/>
            <w:gridSpan w:val="2"/>
            <w:vAlign w:val="bottom"/>
          </w:tcPr>
          <w:p w14:paraId="431D5B26" w14:textId="492144F9" w:rsidR="00A454F0" w:rsidRPr="00AB5DFA" w:rsidRDefault="00A454F0" w:rsidP="00A454F0">
            <w:pPr>
              <w:shd w:val="clear" w:color="auto" w:fill="FFFFFF"/>
              <w:tabs>
                <w:tab w:val="decimal" w:pos="1320"/>
              </w:tabs>
              <w:ind w:left="-79" w:right="-79"/>
              <w:contextualSpacing/>
              <w:rPr>
                <w:rFonts w:cs="Times New Roman"/>
                <w:sz w:val="18"/>
                <w:szCs w:val="18"/>
              </w:rPr>
            </w:pPr>
            <w:r w:rsidRPr="00C22C2E">
              <w:rPr>
                <w:rFonts w:cs="Times New Roman"/>
                <w:sz w:val="18"/>
                <w:szCs w:val="18"/>
              </w:rPr>
              <w:t>163,</w:t>
            </w:r>
            <w:r>
              <w:rPr>
                <w:rFonts w:cs="Times New Roman"/>
                <w:sz w:val="18"/>
                <w:szCs w:val="18"/>
              </w:rPr>
              <w:t>15</w:t>
            </w:r>
            <w:r w:rsidRPr="00C22C2E">
              <w:rPr>
                <w:rFonts w:cs="Times New Roman"/>
                <w:sz w:val="18"/>
                <w:szCs w:val="18"/>
              </w:rPr>
              <w:t>8,616</w:t>
            </w:r>
          </w:p>
        </w:tc>
        <w:tc>
          <w:tcPr>
            <w:tcW w:w="183" w:type="dxa"/>
            <w:gridSpan w:val="2"/>
            <w:vAlign w:val="bottom"/>
          </w:tcPr>
          <w:p w14:paraId="583E95C6"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440" w:type="dxa"/>
            <w:gridSpan w:val="2"/>
            <w:vAlign w:val="bottom"/>
          </w:tcPr>
          <w:p w14:paraId="7404A604" w14:textId="254196E3" w:rsidR="00A454F0" w:rsidRPr="00AB5DFA" w:rsidRDefault="00A454F0" w:rsidP="00A454F0">
            <w:pPr>
              <w:shd w:val="clear" w:color="auto" w:fill="FFFFFF"/>
              <w:tabs>
                <w:tab w:val="decimal" w:pos="1262"/>
              </w:tabs>
              <w:ind w:left="-79" w:right="-79"/>
              <w:contextualSpacing/>
              <w:rPr>
                <w:rFonts w:cs="Times New Roman"/>
                <w:sz w:val="18"/>
                <w:szCs w:val="18"/>
              </w:rPr>
            </w:pPr>
            <w:r w:rsidRPr="00C22C2E">
              <w:rPr>
                <w:rFonts w:cs="Times New Roman" w:hint="cs"/>
                <w:sz w:val="18"/>
                <w:szCs w:val="18"/>
                <w:cs/>
                <w:lang w:val="en-US" w:bidi="th-TH"/>
              </w:rPr>
              <w:t>-</w:t>
            </w:r>
          </w:p>
        </w:tc>
        <w:tc>
          <w:tcPr>
            <w:tcW w:w="183" w:type="dxa"/>
            <w:gridSpan w:val="2"/>
            <w:vAlign w:val="bottom"/>
          </w:tcPr>
          <w:p w14:paraId="7161E687"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527" w:type="dxa"/>
            <w:gridSpan w:val="2"/>
            <w:vAlign w:val="bottom"/>
          </w:tcPr>
          <w:p w14:paraId="53D5CBA4" w14:textId="027E99FC" w:rsidR="00A454F0" w:rsidRPr="00AB5DFA" w:rsidRDefault="00A454F0" w:rsidP="00A454F0">
            <w:pPr>
              <w:shd w:val="clear" w:color="auto" w:fill="FFFFFF"/>
              <w:tabs>
                <w:tab w:val="decimal" w:pos="1269"/>
              </w:tabs>
              <w:ind w:left="-79" w:right="-79"/>
              <w:contextualSpacing/>
              <w:rPr>
                <w:rFonts w:cs="Times New Roman"/>
                <w:sz w:val="18"/>
                <w:szCs w:val="18"/>
              </w:rPr>
            </w:pPr>
            <w:r w:rsidRPr="00C22C2E">
              <w:rPr>
                <w:rFonts w:cs="Times New Roman"/>
                <w:sz w:val="18"/>
                <w:szCs w:val="18"/>
              </w:rPr>
              <w:t>163,</w:t>
            </w:r>
            <w:r>
              <w:rPr>
                <w:rFonts w:cs="Times New Roman"/>
                <w:sz w:val="18"/>
                <w:szCs w:val="18"/>
              </w:rPr>
              <w:t>15</w:t>
            </w:r>
            <w:r w:rsidRPr="00C22C2E">
              <w:rPr>
                <w:rFonts w:cs="Times New Roman"/>
                <w:sz w:val="18"/>
                <w:szCs w:val="18"/>
              </w:rPr>
              <w:t>8,616</w:t>
            </w:r>
          </w:p>
        </w:tc>
      </w:tr>
      <w:tr w:rsidR="00A454F0" w:rsidRPr="00AB5DFA" w14:paraId="55EC84B1" w14:textId="77777777">
        <w:trPr>
          <w:gridAfter w:val="1"/>
          <w:wAfter w:w="11" w:type="dxa"/>
          <w:cantSplit/>
          <w:trHeight w:val="216"/>
        </w:trPr>
        <w:tc>
          <w:tcPr>
            <w:tcW w:w="3960" w:type="dxa"/>
          </w:tcPr>
          <w:p w14:paraId="28142EB6" w14:textId="3239B1DE" w:rsidR="00A454F0" w:rsidRPr="00AB5DFA" w:rsidRDefault="00A454F0" w:rsidP="00A454F0">
            <w:pPr>
              <w:shd w:val="clear" w:color="auto" w:fill="FFFFFF"/>
              <w:ind w:left="914" w:right="-79"/>
              <w:contextualSpacing/>
              <w:rPr>
                <w:rFonts w:cs="Times New Roman"/>
                <w:sz w:val="18"/>
                <w:szCs w:val="18"/>
              </w:rPr>
            </w:pPr>
            <w:r w:rsidRPr="00AB5DFA">
              <w:rPr>
                <w:rFonts w:cs="Times New Roman"/>
                <w:sz w:val="18"/>
                <w:szCs w:val="18"/>
              </w:rPr>
              <w:t>Total assets</w:t>
            </w:r>
          </w:p>
        </w:tc>
        <w:tc>
          <w:tcPr>
            <w:tcW w:w="1440" w:type="dxa"/>
          </w:tcPr>
          <w:p w14:paraId="2950D236" w14:textId="0A997430" w:rsidR="00A454F0" w:rsidRPr="00AB5DFA" w:rsidRDefault="00A454F0" w:rsidP="00A454F0">
            <w:pPr>
              <w:shd w:val="clear" w:color="auto" w:fill="FFFFFF"/>
              <w:tabs>
                <w:tab w:val="decimal" w:pos="1294"/>
              </w:tabs>
              <w:ind w:left="-79" w:right="-79"/>
              <w:contextualSpacing/>
              <w:rPr>
                <w:rFonts w:cs="Times New Roman"/>
                <w:sz w:val="18"/>
                <w:szCs w:val="18"/>
              </w:rPr>
            </w:pPr>
            <w:r w:rsidRPr="00C22C2E">
              <w:rPr>
                <w:rFonts w:cs="Times New Roman"/>
                <w:sz w:val="18"/>
                <w:szCs w:val="18"/>
                <w:lang w:val="en-US"/>
              </w:rPr>
              <w:t>297,304</w:t>
            </w:r>
          </w:p>
        </w:tc>
        <w:tc>
          <w:tcPr>
            <w:tcW w:w="183" w:type="dxa"/>
            <w:vAlign w:val="bottom"/>
          </w:tcPr>
          <w:p w14:paraId="1C9D3025"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423" w:type="dxa"/>
            <w:vAlign w:val="bottom"/>
          </w:tcPr>
          <w:p w14:paraId="554CBCB4"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83" w:type="dxa"/>
            <w:gridSpan w:val="2"/>
            <w:vAlign w:val="bottom"/>
          </w:tcPr>
          <w:p w14:paraId="7BF0273E"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617" w:type="dxa"/>
            <w:gridSpan w:val="2"/>
            <w:vAlign w:val="bottom"/>
          </w:tcPr>
          <w:p w14:paraId="471E7E44"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83" w:type="dxa"/>
            <w:gridSpan w:val="2"/>
            <w:vAlign w:val="bottom"/>
          </w:tcPr>
          <w:p w14:paraId="77DEE392"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450" w:type="dxa"/>
            <w:gridSpan w:val="2"/>
            <w:vAlign w:val="bottom"/>
          </w:tcPr>
          <w:p w14:paraId="3CCD5552"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81" w:type="dxa"/>
            <w:gridSpan w:val="2"/>
            <w:vAlign w:val="bottom"/>
          </w:tcPr>
          <w:p w14:paraId="2C4EF93E"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538" w:type="dxa"/>
            <w:gridSpan w:val="2"/>
            <w:vAlign w:val="bottom"/>
          </w:tcPr>
          <w:p w14:paraId="6CBC79D1" w14:textId="10EE4D53" w:rsidR="00A454F0" w:rsidRPr="00AB5DFA" w:rsidRDefault="00A454F0" w:rsidP="00A454F0">
            <w:pPr>
              <w:shd w:val="clear" w:color="auto" w:fill="FFFFFF"/>
              <w:tabs>
                <w:tab w:val="decimal" w:pos="1320"/>
              </w:tabs>
              <w:ind w:left="-79" w:right="-79"/>
              <w:contextualSpacing/>
              <w:rPr>
                <w:rFonts w:cs="Times New Roman"/>
                <w:sz w:val="18"/>
                <w:szCs w:val="18"/>
              </w:rPr>
            </w:pPr>
            <w:r w:rsidRPr="00C22C2E">
              <w:rPr>
                <w:rFonts w:cs="Times New Roman"/>
                <w:sz w:val="18"/>
                <w:szCs w:val="18"/>
                <w:cs/>
                <w:lang w:bidi="th-TH"/>
              </w:rPr>
              <w:t>183</w:t>
            </w:r>
            <w:r w:rsidRPr="00C22C2E">
              <w:rPr>
                <w:rFonts w:cs="Times New Roman"/>
                <w:sz w:val="18"/>
                <w:szCs w:val="18"/>
              </w:rPr>
              <w:t>,</w:t>
            </w:r>
            <w:r w:rsidRPr="00C22C2E">
              <w:rPr>
                <w:rFonts w:cs="Times New Roman"/>
                <w:sz w:val="18"/>
                <w:szCs w:val="18"/>
                <w:cs/>
                <w:lang w:bidi="th-TH"/>
              </w:rPr>
              <w:t>426</w:t>
            </w:r>
            <w:r w:rsidRPr="00C22C2E">
              <w:rPr>
                <w:rFonts w:cs="Times New Roman"/>
                <w:sz w:val="18"/>
                <w:szCs w:val="18"/>
              </w:rPr>
              <w:t>,</w:t>
            </w:r>
            <w:r w:rsidRPr="00C22C2E">
              <w:rPr>
                <w:rFonts w:cs="Times New Roman"/>
                <w:sz w:val="18"/>
                <w:szCs w:val="18"/>
                <w:cs/>
                <w:lang w:bidi="th-TH"/>
              </w:rPr>
              <w:t>187</w:t>
            </w:r>
          </w:p>
        </w:tc>
        <w:tc>
          <w:tcPr>
            <w:tcW w:w="183" w:type="dxa"/>
            <w:gridSpan w:val="2"/>
            <w:vAlign w:val="bottom"/>
          </w:tcPr>
          <w:p w14:paraId="159A2CE8"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440" w:type="dxa"/>
            <w:gridSpan w:val="2"/>
            <w:vAlign w:val="bottom"/>
          </w:tcPr>
          <w:p w14:paraId="56B97BFF" w14:textId="5EE45632" w:rsidR="00A454F0" w:rsidRPr="00AB5DFA" w:rsidRDefault="00A454F0" w:rsidP="00A454F0">
            <w:pPr>
              <w:shd w:val="clear" w:color="auto" w:fill="FFFFFF"/>
              <w:tabs>
                <w:tab w:val="decimal" w:pos="1262"/>
              </w:tabs>
              <w:ind w:left="-79" w:right="-79"/>
              <w:contextualSpacing/>
              <w:rPr>
                <w:rFonts w:cs="Times New Roman"/>
                <w:sz w:val="18"/>
                <w:szCs w:val="18"/>
              </w:rPr>
            </w:pPr>
            <w:r w:rsidRPr="00C22C2E">
              <w:rPr>
                <w:rFonts w:cs="Times New Roman"/>
                <w:sz w:val="18"/>
                <w:szCs w:val="18"/>
                <w:lang w:val="en-US"/>
              </w:rPr>
              <w:t>(621,693)</w:t>
            </w:r>
          </w:p>
        </w:tc>
        <w:tc>
          <w:tcPr>
            <w:tcW w:w="183" w:type="dxa"/>
            <w:gridSpan w:val="2"/>
            <w:vAlign w:val="bottom"/>
          </w:tcPr>
          <w:p w14:paraId="24D6DCED"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527" w:type="dxa"/>
            <w:gridSpan w:val="2"/>
            <w:vAlign w:val="bottom"/>
          </w:tcPr>
          <w:p w14:paraId="61E62A2A" w14:textId="39D86166" w:rsidR="00A454F0" w:rsidRPr="00AB5DFA" w:rsidRDefault="00A454F0" w:rsidP="00A454F0">
            <w:pPr>
              <w:shd w:val="clear" w:color="auto" w:fill="FFFFFF"/>
              <w:tabs>
                <w:tab w:val="decimal" w:pos="1269"/>
              </w:tabs>
              <w:ind w:left="-79" w:right="-79"/>
              <w:contextualSpacing/>
              <w:rPr>
                <w:rFonts w:cs="Times New Roman"/>
                <w:sz w:val="18"/>
                <w:szCs w:val="18"/>
              </w:rPr>
            </w:pPr>
            <w:r w:rsidRPr="00C22C2E">
              <w:rPr>
                <w:rFonts w:cs="Times New Roman"/>
                <w:sz w:val="18"/>
                <w:szCs w:val="18"/>
                <w:lang w:val="en-US"/>
              </w:rPr>
              <w:t>183,101,798</w:t>
            </w:r>
          </w:p>
        </w:tc>
      </w:tr>
      <w:tr w:rsidR="00A454F0" w:rsidRPr="00AB5DFA" w14:paraId="3481FC53" w14:textId="77777777">
        <w:trPr>
          <w:gridAfter w:val="1"/>
          <w:wAfter w:w="11" w:type="dxa"/>
          <w:cantSplit/>
          <w:trHeight w:val="216"/>
        </w:trPr>
        <w:tc>
          <w:tcPr>
            <w:tcW w:w="3960" w:type="dxa"/>
            <w:vAlign w:val="bottom"/>
          </w:tcPr>
          <w:p w14:paraId="6DAB68AB" w14:textId="67B25E93" w:rsidR="00A454F0" w:rsidRPr="00AB5DFA" w:rsidRDefault="00A454F0" w:rsidP="00A454F0">
            <w:pPr>
              <w:shd w:val="clear" w:color="auto" w:fill="FFFFFF"/>
              <w:ind w:left="914" w:right="-79"/>
              <w:contextualSpacing/>
              <w:rPr>
                <w:rFonts w:cs="Times New Roman"/>
                <w:sz w:val="18"/>
                <w:szCs w:val="18"/>
                <w:rtl/>
                <w:cs/>
              </w:rPr>
            </w:pPr>
            <w:r w:rsidRPr="00AB5DFA">
              <w:rPr>
                <w:rFonts w:cs="Times New Roman"/>
                <w:sz w:val="18"/>
                <w:szCs w:val="18"/>
              </w:rPr>
              <w:t>Total liabilities</w:t>
            </w:r>
          </w:p>
        </w:tc>
        <w:tc>
          <w:tcPr>
            <w:tcW w:w="1440" w:type="dxa"/>
          </w:tcPr>
          <w:p w14:paraId="63DB5750" w14:textId="2C815405" w:rsidR="00A454F0" w:rsidRPr="00AB5DFA" w:rsidRDefault="00A454F0" w:rsidP="00A454F0">
            <w:pPr>
              <w:shd w:val="clear" w:color="auto" w:fill="FFFFFF"/>
              <w:tabs>
                <w:tab w:val="decimal" w:pos="1294"/>
              </w:tabs>
              <w:ind w:left="-79" w:right="-79"/>
              <w:contextualSpacing/>
              <w:rPr>
                <w:rFonts w:cs="Times New Roman"/>
                <w:sz w:val="18"/>
                <w:szCs w:val="18"/>
              </w:rPr>
            </w:pPr>
            <w:r w:rsidRPr="00C22C2E">
              <w:rPr>
                <w:rFonts w:cs="Times New Roman"/>
                <w:sz w:val="18"/>
                <w:szCs w:val="18"/>
                <w:lang w:val="en-US"/>
              </w:rPr>
              <w:t>143,882</w:t>
            </w:r>
          </w:p>
        </w:tc>
        <w:tc>
          <w:tcPr>
            <w:tcW w:w="183" w:type="dxa"/>
            <w:vAlign w:val="bottom"/>
          </w:tcPr>
          <w:p w14:paraId="70B1872E"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423" w:type="dxa"/>
            <w:vAlign w:val="bottom"/>
          </w:tcPr>
          <w:p w14:paraId="659BD7DC"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83" w:type="dxa"/>
            <w:gridSpan w:val="2"/>
            <w:vAlign w:val="bottom"/>
          </w:tcPr>
          <w:p w14:paraId="26B4FF58"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617" w:type="dxa"/>
            <w:gridSpan w:val="2"/>
            <w:vAlign w:val="bottom"/>
          </w:tcPr>
          <w:p w14:paraId="08B4A671"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83" w:type="dxa"/>
            <w:gridSpan w:val="2"/>
            <w:vAlign w:val="bottom"/>
          </w:tcPr>
          <w:p w14:paraId="1561FDDE"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450" w:type="dxa"/>
            <w:gridSpan w:val="2"/>
            <w:vAlign w:val="bottom"/>
          </w:tcPr>
          <w:p w14:paraId="6B54E5B1"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81" w:type="dxa"/>
            <w:gridSpan w:val="2"/>
            <w:vAlign w:val="bottom"/>
          </w:tcPr>
          <w:p w14:paraId="32FCB269"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538" w:type="dxa"/>
            <w:gridSpan w:val="2"/>
            <w:vAlign w:val="bottom"/>
          </w:tcPr>
          <w:p w14:paraId="23552A68" w14:textId="078D3F0F" w:rsidR="00A454F0" w:rsidRPr="00AB5DFA" w:rsidRDefault="00A454F0" w:rsidP="00A454F0">
            <w:pPr>
              <w:shd w:val="clear" w:color="auto" w:fill="FFFFFF"/>
              <w:tabs>
                <w:tab w:val="decimal" w:pos="1320"/>
              </w:tabs>
              <w:ind w:left="-79" w:right="-79"/>
              <w:contextualSpacing/>
              <w:rPr>
                <w:rFonts w:cs="Times New Roman"/>
                <w:sz w:val="18"/>
                <w:szCs w:val="18"/>
              </w:rPr>
            </w:pPr>
            <w:r w:rsidRPr="00C22C2E">
              <w:rPr>
                <w:rFonts w:cs="Times New Roman"/>
                <w:sz w:val="18"/>
                <w:szCs w:val="18"/>
              </w:rPr>
              <w:t>160,197,469</w:t>
            </w:r>
          </w:p>
        </w:tc>
        <w:tc>
          <w:tcPr>
            <w:tcW w:w="183" w:type="dxa"/>
            <w:gridSpan w:val="2"/>
            <w:vAlign w:val="bottom"/>
          </w:tcPr>
          <w:p w14:paraId="15489D78"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440" w:type="dxa"/>
            <w:gridSpan w:val="2"/>
            <w:vAlign w:val="bottom"/>
          </w:tcPr>
          <w:p w14:paraId="1DCDB53A" w14:textId="5DC5B8D6" w:rsidR="00A454F0" w:rsidRPr="00AB5DFA" w:rsidRDefault="00A454F0" w:rsidP="00A454F0">
            <w:pPr>
              <w:shd w:val="clear" w:color="auto" w:fill="FFFFFF"/>
              <w:tabs>
                <w:tab w:val="decimal" w:pos="1262"/>
              </w:tabs>
              <w:ind w:left="-79" w:right="-79"/>
              <w:contextualSpacing/>
              <w:rPr>
                <w:rFonts w:cs="Times New Roman"/>
                <w:sz w:val="18"/>
                <w:szCs w:val="18"/>
              </w:rPr>
            </w:pPr>
            <w:r w:rsidRPr="00C22C2E">
              <w:rPr>
                <w:rFonts w:cs="Times New Roman"/>
                <w:sz w:val="18"/>
                <w:szCs w:val="18"/>
                <w:lang w:val="en-US"/>
              </w:rPr>
              <w:t>(271,833)</w:t>
            </w:r>
          </w:p>
        </w:tc>
        <w:tc>
          <w:tcPr>
            <w:tcW w:w="183" w:type="dxa"/>
            <w:gridSpan w:val="2"/>
            <w:vAlign w:val="bottom"/>
          </w:tcPr>
          <w:p w14:paraId="77AE211F" w14:textId="77777777" w:rsidR="00A454F0" w:rsidRPr="00AB5DFA" w:rsidRDefault="00A454F0" w:rsidP="00A454F0">
            <w:pPr>
              <w:shd w:val="clear" w:color="auto" w:fill="FFFFFF"/>
              <w:tabs>
                <w:tab w:val="decimal" w:pos="1294"/>
              </w:tabs>
              <w:ind w:left="-79" w:right="-79"/>
              <w:contextualSpacing/>
              <w:rPr>
                <w:rFonts w:cs="Times New Roman"/>
                <w:sz w:val="18"/>
                <w:szCs w:val="18"/>
              </w:rPr>
            </w:pPr>
          </w:p>
        </w:tc>
        <w:tc>
          <w:tcPr>
            <w:tcW w:w="1527" w:type="dxa"/>
            <w:gridSpan w:val="2"/>
            <w:vAlign w:val="bottom"/>
          </w:tcPr>
          <w:p w14:paraId="6E39A529" w14:textId="0A7C8DFD" w:rsidR="00A454F0" w:rsidRPr="00AB5DFA" w:rsidRDefault="00A454F0" w:rsidP="00A454F0">
            <w:pPr>
              <w:shd w:val="clear" w:color="auto" w:fill="FFFFFF"/>
              <w:tabs>
                <w:tab w:val="decimal" w:pos="1269"/>
              </w:tabs>
              <w:ind w:left="-79" w:right="-79"/>
              <w:contextualSpacing/>
              <w:rPr>
                <w:rFonts w:cs="Times New Roman"/>
                <w:sz w:val="18"/>
                <w:szCs w:val="18"/>
              </w:rPr>
            </w:pPr>
            <w:r w:rsidRPr="00C22C2E">
              <w:rPr>
                <w:rFonts w:cs="Times New Roman"/>
                <w:sz w:val="18"/>
                <w:szCs w:val="18"/>
                <w:lang w:val="en-US"/>
              </w:rPr>
              <w:t>160,069,518</w:t>
            </w:r>
          </w:p>
        </w:tc>
      </w:tr>
    </w:tbl>
    <w:p w14:paraId="2D8445B2" w14:textId="77777777" w:rsidR="00670877" w:rsidRDefault="008C183D" w:rsidP="00A16AB4">
      <w:pPr>
        <w:tabs>
          <w:tab w:val="left" w:pos="540"/>
        </w:tabs>
        <w:ind w:left="540"/>
        <w:rPr>
          <w:rFonts w:cs="Times New Roman"/>
          <w:sz w:val="16"/>
          <w:szCs w:val="16"/>
        </w:rPr>
      </w:pPr>
      <w:r>
        <w:rPr>
          <w:rFonts w:cs="Times New Roman"/>
          <w:sz w:val="14"/>
          <w:szCs w:val="14"/>
          <w:vertAlign w:val="superscript"/>
        </w:rPr>
        <w:br/>
      </w:r>
      <w:r w:rsidRPr="008C183D">
        <w:rPr>
          <w:rFonts w:cs="Times New Roman"/>
          <w:sz w:val="16"/>
          <w:szCs w:val="16"/>
          <w:vertAlign w:val="superscript"/>
        </w:rPr>
        <w:t>(1)</w:t>
      </w:r>
      <w:r w:rsidRPr="008C183D">
        <w:rPr>
          <w:rFonts w:cs="Times New Roman"/>
          <w:sz w:val="16"/>
          <w:szCs w:val="16"/>
        </w:rPr>
        <w:t xml:space="preserve"> Exclude accrued interest income and undue interest income and allowance for expected credit loss</w:t>
      </w:r>
    </w:p>
    <w:p w14:paraId="35DA59A6" w14:textId="77777777" w:rsidR="00670877" w:rsidRDefault="00670877" w:rsidP="00A16AB4">
      <w:pPr>
        <w:tabs>
          <w:tab w:val="left" w:pos="540"/>
        </w:tabs>
        <w:ind w:left="540"/>
        <w:rPr>
          <w:rFonts w:cs="Times New Roman"/>
          <w:sz w:val="16"/>
          <w:szCs w:val="16"/>
        </w:rPr>
      </w:pPr>
    </w:p>
    <w:p w14:paraId="1CA54D90" w14:textId="46729C13" w:rsidR="00FF1B35" w:rsidRPr="008C183D" w:rsidRDefault="008C183D" w:rsidP="00A16AB4">
      <w:pPr>
        <w:tabs>
          <w:tab w:val="left" w:pos="540"/>
        </w:tabs>
        <w:ind w:left="540"/>
        <w:rPr>
          <w:rFonts w:cs="Times New Roman"/>
          <w:b/>
          <w:bCs/>
          <w:sz w:val="16"/>
          <w:szCs w:val="16"/>
        </w:rPr>
        <w:sectPr w:rsidR="00FF1B35" w:rsidRPr="008C183D" w:rsidSect="00D912E0">
          <w:headerReference w:type="default" r:id="rId22"/>
          <w:footerReference w:type="default" r:id="rId23"/>
          <w:headerReference w:type="first" r:id="rId24"/>
          <w:footerReference w:type="first" r:id="rId25"/>
          <w:pgSz w:w="16840" w:h="11907" w:orient="landscape" w:code="9"/>
          <w:pgMar w:top="691" w:right="1152" w:bottom="691" w:left="1152" w:header="720" w:footer="720" w:gutter="0"/>
          <w:cols w:space="720"/>
          <w:titlePg/>
          <w:docGrid w:linePitch="299"/>
        </w:sectPr>
      </w:pPr>
      <w:r w:rsidRPr="008C183D">
        <w:rPr>
          <w:rFonts w:cs="Times New Roman"/>
          <w:sz w:val="16"/>
          <w:szCs w:val="16"/>
        </w:rPr>
        <w:t>.</w:t>
      </w:r>
    </w:p>
    <w:p w14:paraId="25805E55" w14:textId="49011550" w:rsidR="000D0E87" w:rsidRPr="0012708E" w:rsidRDefault="00DD7875" w:rsidP="003E0675">
      <w:pPr>
        <w:tabs>
          <w:tab w:val="left" w:pos="540"/>
        </w:tabs>
        <w:rPr>
          <w:rFonts w:cs="Times New Roman"/>
          <w:b/>
          <w:bCs/>
          <w:sz w:val="24"/>
          <w:szCs w:val="24"/>
        </w:rPr>
      </w:pPr>
      <w:r w:rsidRPr="0012708E">
        <w:rPr>
          <w:rFonts w:cs="Times New Roman"/>
          <w:b/>
          <w:bCs/>
          <w:sz w:val="24"/>
          <w:szCs w:val="24"/>
        </w:rPr>
        <w:t>3</w:t>
      </w:r>
      <w:r w:rsidR="00F3069E">
        <w:rPr>
          <w:rFonts w:cs="Times New Roman"/>
          <w:b/>
          <w:bCs/>
          <w:sz w:val="24"/>
          <w:szCs w:val="24"/>
        </w:rPr>
        <w:t>5</w:t>
      </w:r>
      <w:r w:rsidR="000D0E87" w:rsidRPr="0012708E">
        <w:rPr>
          <w:rFonts w:cs="Times New Roman"/>
          <w:b/>
          <w:bCs/>
          <w:sz w:val="24"/>
          <w:szCs w:val="24"/>
        </w:rPr>
        <w:tab/>
        <w:t>Financial position and results of operations classified by domestic and foreign business</w:t>
      </w:r>
    </w:p>
    <w:p w14:paraId="48AFBC0B" w14:textId="77777777" w:rsidR="000D0E87" w:rsidRPr="00EC65EE" w:rsidRDefault="000D0E87" w:rsidP="00003E7B">
      <w:pPr>
        <w:spacing w:line="240" w:lineRule="atLeast"/>
        <w:ind w:left="540" w:right="-29"/>
        <w:contextualSpacing/>
        <w:jc w:val="both"/>
        <w:rPr>
          <w:rFonts w:cs="Times New Roman"/>
          <w:szCs w:val="22"/>
        </w:rPr>
      </w:pPr>
    </w:p>
    <w:p w14:paraId="18CDD1AF" w14:textId="6CB69A68" w:rsidR="000D0E87" w:rsidRPr="0012708E" w:rsidRDefault="000D0E87" w:rsidP="000D0E87">
      <w:pPr>
        <w:spacing w:line="240" w:lineRule="atLeast"/>
        <w:ind w:left="540" w:right="-29"/>
        <w:contextualSpacing/>
        <w:jc w:val="both"/>
        <w:rPr>
          <w:rFonts w:cs="Times New Roman"/>
          <w:szCs w:val="22"/>
        </w:rPr>
      </w:pPr>
      <w:r w:rsidRPr="0012708E">
        <w:rPr>
          <w:rFonts w:cs="Times New Roman"/>
          <w:szCs w:val="22"/>
        </w:rPr>
        <w:t xml:space="preserve">The Group mainly operates in </w:t>
      </w:r>
      <w:r w:rsidR="00AB0119">
        <w:rPr>
          <w:rFonts w:cs="Times New Roman"/>
          <w:szCs w:val="22"/>
        </w:rPr>
        <w:t>2</w:t>
      </w:r>
      <w:r w:rsidRPr="0012708E">
        <w:rPr>
          <w:rFonts w:cs="Times New Roman"/>
          <w:szCs w:val="22"/>
        </w:rPr>
        <w:t xml:space="preserve"> segment</w:t>
      </w:r>
      <w:r w:rsidR="00D45CD9">
        <w:rPr>
          <w:rFonts w:cs="Times New Roman"/>
          <w:szCs w:val="22"/>
        </w:rPr>
        <w:t>s</w:t>
      </w:r>
      <w:r w:rsidRPr="0012708E">
        <w:rPr>
          <w:rFonts w:cs="Times New Roman"/>
          <w:szCs w:val="22"/>
        </w:rPr>
        <w:t xml:space="preserve">, which </w:t>
      </w:r>
      <w:r w:rsidR="00D45CD9">
        <w:rPr>
          <w:rFonts w:cs="Times New Roman"/>
          <w:szCs w:val="22"/>
        </w:rPr>
        <w:t xml:space="preserve">are e-Wallet business and </w:t>
      </w:r>
      <w:r w:rsidRPr="0012708E">
        <w:rPr>
          <w:rFonts w:cs="Times New Roman"/>
          <w:szCs w:val="22"/>
        </w:rPr>
        <w:t>banking business</w:t>
      </w:r>
      <w:r w:rsidR="005E74F3">
        <w:rPr>
          <w:rFonts w:cs="Times New Roman"/>
          <w:szCs w:val="22"/>
        </w:rPr>
        <w:t>,</w:t>
      </w:r>
      <w:r w:rsidRPr="0012708E">
        <w:rPr>
          <w:rFonts w:cs="Times New Roman"/>
          <w:szCs w:val="22"/>
        </w:rPr>
        <w:t xml:space="preserve"> carrying out in Thailand only. Most revenues, expenses, profit, assets and liabilities are as reflected in the financial statements pertaining to the aforementioned industry and geographic area.</w:t>
      </w:r>
    </w:p>
    <w:p w14:paraId="2AF1D854" w14:textId="77777777" w:rsidR="000D0E87" w:rsidRPr="00703DE4" w:rsidRDefault="000D0E87" w:rsidP="000D0E87">
      <w:pPr>
        <w:spacing w:line="240" w:lineRule="atLeast"/>
        <w:ind w:left="540" w:right="-29"/>
        <w:contextualSpacing/>
        <w:jc w:val="both"/>
        <w:rPr>
          <w:rFonts w:cs="Times New Roman"/>
          <w:szCs w:val="22"/>
        </w:rPr>
      </w:pPr>
    </w:p>
    <w:p w14:paraId="1B04D95F" w14:textId="6C64E9D0" w:rsidR="00B362CE" w:rsidRPr="0012708E" w:rsidRDefault="00DD7875" w:rsidP="00D4100C">
      <w:pPr>
        <w:pStyle w:val="Heading1"/>
        <w:numPr>
          <w:ilvl w:val="0"/>
          <w:numId w:val="0"/>
        </w:numPr>
        <w:spacing w:before="0" w:after="0" w:line="240" w:lineRule="atLeast"/>
        <w:ind w:left="540" w:hanging="540"/>
        <w:rPr>
          <w:rFonts w:cs="Times New Roman"/>
          <w:i w:val="0"/>
          <w:iCs/>
          <w:szCs w:val="24"/>
        </w:rPr>
      </w:pPr>
      <w:r w:rsidRPr="00C352AA">
        <w:rPr>
          <w:rFonts w:cs="Times New Roman"/>
          <w:i w:val="0"/>
          <w:iCs/>
          <w:szCs w:val="24"/>
        </w:rPr>
        <w:t>3</w:t>
      </w:r>
      <w:r w:rsidR="00F3069E" w:rsidRPr="00C352AA">
        <w:rPr>
          <w:rFonts w:cs="Times New Roman"/>
          <w:i w:val="0"/>
          <w:iCs/>
          <w:szCs w:val="24"/>
        </w:rPr>
        <w:t>6</w:t>
      </w:r>
      <w:r w:rsidR="00D4100C" w:rsidRPr="00C352AA">
        <w:rPr>
          <w:rFonts w:cs="Times New Roman"/>
          <w:i w:val="0"/>
          <w:iCs/>
          <w:szCs w:val="24"/>
        </w:rPr>
        <w:tab/>
      </w:r>
      <w:r w:rsidR="00E913E2" w:rsidRPr="00C352AA">
        <w:rPr>
          <w:rFonts w:cs="Times New Roman"/>
          <w:i w:val="0"/>
          <w:iCs/>
          <w:szCs w:val="24"/>
        </w:rPr>
        <w:t>I</w:t>
      </w:r>
      <w:r w:rsidR="00B362CE" w:rsidRPr="00C352AA">
        <w:rPr>
          <w:rFonts w:cs="Times New Roman"/>
          <w:i w:val="0"/>
          <w:iCs/>
          <w:szCs w:val="24"/>
        </w:rPr>
        <w:t>nterest income</w:t>
      </w:r>
    </w:p>
    <w:p w14:paraId="4B1B4966" w14:textId="77777777" w:rsidR="009A1256" w:rsidRDefault="009A1256" w:rsidP="009A1256">
      <w:pPr>
        <w:spacing w:line="240" w:lineRule="atLeast"/>
        <w:ind w:left="540" w:right="-29"/>
        <w:contextualSpacing/>
        <w:jc w:val="both"/>
        <w:rPr>
          <w:rFonts w:cs="Times New Roman"/>
          <w:szCs w:val="22"/>
          <w:lang w:bidi="th-TH"/>
        </w:rPr>
      </w:pPr>
    </w:p>
    <w:tbl>
      <w:tblPr>
        <w:tblW w:w="9441" w:type="dxa"/>
        <w:tblInd w:w="450" w:type="dxa"/>
        <w:tblLayout w:type="fixed"/>
        <w:tblCellMar>
          <w:left w:w="115" w:type="dxa"/>
          <w:right w:w="144" w:type="dxa"/>
        </w:tblCellMar>
        <w:tblLook w:val="0000" w:firstRow="0" w:lastRow="0" w:firstColumn="0" w:lastColumn="0" w:noHBand="0" w:noVBand="0"/>
      </w:tblPr>
      <w:tblGrid>
        <w:gridCol w:w="3690"/>
        <w:gridCol w:w="630"/>
        <w:gridCol w:w="1080"/>
        <w:gridCol w:w="279"/>
        <w:gridCol w:w="1071"/>
        <w:gridCol w:w="279"/>
        <w:gridCol w:w="1062"/>
        <w:gridCol w:w="279"/>
        <w:gridCol w:w="1071"/>
      </w:tblGrid>
      <w:tr w:rsidR="00670877" w:rsidRPr="007E65DA" w14:paraId="1605BC38" w14:textId="77777777" w:rsidTr="00670877">
        <w:trPr>
          <w:tblHeader/>
        </w:trPr>
        <w:tc>
          <w:tcPr>
            <w:tcW w:w="3690" w:type="dxa"/>
            <w:vAlign w:val="bottom"/>
          </w:tcPr>
          <w:p w14:paraId="49D9ACDF" w14:textId="77777777" w:rsidR="00670877" w:rsidRPr="000416F4" w:rsidRDefault="00670877">
            <w:pPr>
              <w:tabs>
                <w:tab w:val="decimal" w:pos="680"/>
              </w:tabs>
              <w:spacing w:line="240" w:lineRule="atLeast"/>
              <w:ind w:left="-108" w:right="-83"/>
              <w:rPr>
                <w:rFonts w:cs="Times New Roman"/>
                <w:sz w:val="20"/>
                <w:lang w:eastAsia="zh-CN" w:bidi="th-TH"/>
              </w:rPr>
            </w:pPr>
          </w:p>
        </w:tc>
        <w:tc>
          <w:tcPr>
            <w:tcW w:w="630" w:type="dxa"/>
          </w:tcPr>
          <w:p w14:paraId="3EC9C9B1" w14:textId="77777777" w:rsidR="00670877" w:rsidRPr="000416F4" w:rsidRDefault="00670877">
            <w:pPr>
              <w:spacing w:line="240" w:lineRule="atLeast"/>
              <w:ind w:left="-40" w:right="-108" w:firstLine="2"/>
              <w:jc w:val="center"/>
              <w:rPr>
                <w:rFonts w:cs="Times New Roman"/>
                <w:b/>
                <w:bCs/>
                <w:i/>
                <w:iCs/>
                <w:sz w:val="20"/>
                <w:lang w:bidi="th-TH"/>
              </w:rPr>
            </w:pPr>
          </w:p>
        </w:tc>
        <w:tc>
          <w:tcPr>
            <w:tcW w:w="2430" w:type="dxa"/>
            <w:gridSpan w:val="3"/>
            <w:vAlign w:val="bottom"/>
          </w:tcPr>
          <w:p w14:paraId="5E4B6D9B" w14:textId="77777777" w:rsidR="00670877" w:rsidRPr="000416F4" w:rsidRDefault="00670877">
            <w:pPr>
              <w:spacing w:line="280" w:lineRule="atLeast"/>
              <w:ind w:left="58" w:right="-108" w:firstLine="2"/>
              <w:jc w:val="center"/>
              <w:rPr>
                <w:rFonts w:cs="Times New Roman"/>
                <w:b/>
                <w:bCs/>
                <w:sz w:val="20"/>
                <w:lang w:bidi="th-TH"/>
              </w:rPr>
            </w:pPr>
            <w:r w:rsidRPr="000416F4">
              <w:rPr>
                <w:rFonts w:cs="Times New Roman"/>
                <w:b/>
                <w:bCs/>
                <w:sz w:val="20"/>
                <w:lang w:bidi="th-TH"/>
              </w:rPr>
              <w:t xml:space="preserve">Consolidated  </w:t>
            </w:r>
          </w:p>
        </w:tc>
        <w:tc>
          <w:tcPr>
            <w:tcW w:w="279" w:type="dxa"/>
          </w:tcPr>
          <w:p w14:paraId="0EB8B924" w14:textId="77777777" w:rsidR="00670877" w:rsidRPr="000416F4" w:rsidRDefault="00670877">
            <w:pPr>
              <w:spacing w:line="280" w:lineRule="atLeast"/>
              <w:ind w:left="58" w:right="-108" w:firstLine="2"/>
              <w:jc w:val="center"/>
              <w:rPr>
                <w:rFonts w:cs="Times New Roman"/>
                <w:b/>
                <w:bCs/>
                <w:sz w:val="20"/>
                <w:lang w:bidi="th-TH"/>
              </w:rPr>
            </w:pPr>
          </w:p>
        </w:tc>
        <w:tc>
          <w:tcPr>
            <w:tcW w:w="2412" w:type="dxa"/>
            <w:gridSpan w:val="3"/>
          </w:tcPr>
          <w:p w14:paraId="5FA347C8" w14:textId="77777777" w:rsidR="00670877" w:rsidRPr="000416F4" w:rsidRDefault="00670877">
            <w:pPr>
              <w:spacing w:line="280" w:lineRule="atLeast"/>
              <w:ind w:left="58" w:right="-108" w:firstLine="2"/>
              <w:jc w:val="center"/>
              <w:rPr>
                <w:rFonts w:cs="Times New Roman"/>
                <w:b/>
                <w:bCs/>
                <w:sz w:val="20"/>
                <w:lang w:bidi="th-TH"/>
              </w:rPr>
            </w:pPr>
            <w:r w:rsidRPr="000416F4">
              <w:rPr>
                <w:rFonts w:cs="Times New Roman"/>
                <w:b/>
                <w:bCs/>
                <w:sz w:val="20"/>
                <w:lang w:bidi="th-TH"/>
              </w:rPr>
              <w:t>The Bank</w:t>
            </w:r>
          </w:p>
        </w:tc>
      </w:tr>
      <w:tr w:rsidR="00670877" w:rsidRPr="007E65DA" w14:paraId="1924AA72" w14:textId="77777777" w:rsidTr="00670877">
        <w:trPr>
          <w:trHeight w:val="91"/>
          <w:tblHeader/>
        </w:trPr>
        <w:tc>
          <w:tcPr>
            <w:tcW w:w="3690" w:type="dxa"/>
            <w:vAlign w:val="bottom"/>
          </w:tcPr>
          <w:p w14:paraId="75126DC8" w14:textId="77777777" w:rsidR="00670877" w:rsidRPr="000416F4" w:rsidRDefault="00670877">
            <w:pPr>
              <w:ind w:firstLine="8"/>
              <w:rPr>
                <w:rFonts w:cs="Times New Roman"/>
                <w:b/>
                <w:bCs/>
                <w:i/>
                <w:iCs/>
                <w:sz w:val="20"/>
                <w:lang w:eastAsia="th-TH"/>
              </w:rPr>
            </w:pPr>
            <w:r w:rsidRPr="000416F4">
              <w:rPr>
                <w:rFonts w:cs="Times New Roman"/>
                <w:b/>
                <w:bCs/>
                <w:i/>
                <w:iCs/>
                <w:sz w:val="20"/>
                <w:lang w:val="en-US" w:bidi="th-TH"/>
              </w:rPr>
              <w:t>For the six-month periods ended 30 June</w:t>
            </w:r>
          </w:p>
        </w:tc>
        <w:tc>
          <w:tcPr>
            <w:tcW w:w="630" w:type="dxa"/>
          </w:tcPr>
          <w:p w14:paraId="5F0A8FC2" w14:textId="77777777" w:rsidR="00670877" w:rsidRPr="000416F4" w:rsidRDefault="00670877">
            <w:pPr>
              <w:spacing w:line="240" w:lineRule="atLeast"/>
              <w:ind w:left="-40" w:firstLine="2"/>
              <w:jc w:val="center"/>
              <w:rPr>
                <w:rFonts w:cs="Times New Roman"/>
                <w:i/>
                <w:iCs/>
                <w:color w:val="000000"/>
                <w:sz w:val="20"/>
              </w:rPr>
            </w:pPr>
            <w:r w:rsidRPr="000416F4">
              <w:rPr>
                <w:rFonts w:cs="Times New Roman"/>
                <w:i/>
                <w:iCs/>
                <w:color w:val="000000"/>
                <w:sz w:val="20"/>
              </w:rPr>
              <w:t>Note</w:t>
            </w:r>
          </w:p>
        </w:tc>
        <w:tc>
          <w:tcPr>
            <w:tcW w:w="1080" w:type="dxa"/>
          </w:tcPr>
          <w:p w14:paraId="3339FA4A" w14:textId="77777777" w:rsidR="00670877" w:rsidRPr="000416F4" w:rsidRDefault="00670877">
            <w:pPr>
              <w:spacing w:line="240" w:lineRule="atLeast"/>
              <w:jc w:val="center"/>
              <w:rPr>
                <w:rFonts w:cs="Times New Roman"/>
                <w:color w:val="000000"/>
                <w:sz w:val="20"/>
              </w:rPr>
            </w:pPr>
            <w:r w:rsidRPr="000416F4">
              <w:rPr>
                <w:rFonts w:cs="Times New Roman"/>
                <w:color w:val="000000"/>
                <w:sz w:val="20"/>
              </w:rPr>
              <w:t>2025</w:t>
            </w:r>
          </w:p>
        </w:tc>
        <w:tc>
          <w:tcPr>
            <w:tcW w:w="279" w:type="dxa"/>
          </w:tcPr>
          <w:p w14:paraId="5243C98A" w14:textId="77777777" w:rsidR="00670877" w:rsidRPr="000416F4" w:rsidRDefault="00670877">
            <w:pPr>
              <w:spacing w:line="240" w:lineRule="atLeast"/>
              <w:jc w:val="center"/>
              <w:rPr>
                <w:rFonts w:cs="Times New Roman"/>
                <w:color w:val="000000"/>
                <w:sz w:val="20"/>
              </w:rPr>
            </w:pPr>
          </w:p>
        </w:tc>
        <w:tc>
          <w:tcPr>
            <w:tcW w:w="1071" w:type="dxa"/>
            <w:vAlign w:val="bottom"/>
          </w:tcPr>
          <w:p w14:paraId="0D97991D" w14:textId="77777777" w:rsidR="00670877" w:rsidRPr="000416F4" w:rsidRDefault="00670877">
            <w:pPr>
              <w:spacing w:line="240" w:lineRule="atLeast"/>
              <w:jc w:val="center"/>
              <w:rPr>
                <w:rFonts w:cs="Times New Roman"/>
                <w:color w:val="000000"/>
                <w:sz w:val="20"/>
              </w:rPr>
            </w:pPr>
            <w:r w:rsidRPr="000416F4">
              <w:rPr>
                <w:rFonts w:cs="Times New Roman"/>
                <w:color w:val="000000"/>
                <w:sz w:val="20"/>
              </w:rPr>
              <w:t>2024</w:t>
            </w:r>
          </w:p>
        </w:tc>
        <w:tc>
          <w:tcPr>
            <w:tcW w:w="279" w:type="dxa"/>
            <w:vAlign w:val="bottom"/>
          </w:tcPr>
          <w:p w14:paraId="0BD9A92E" w14:textId="77777777" w:rsidR="00670877" w:rsidRPr="000416F4" w:rsidRDefault="00670877">
            <w:pPr>
              <w:spacing w:line="240" w:lineRule="atLeast"/>
              <w:jc w:val="center"/>
              <w:rPr>
                <w:rFonts w:cs="Times New Roman"/>
                <w:color w:val="000000"/>
                <w:sz w:val="20"/>
              </w:rPr>
            </w:pPr>
          </w:p>
        </w:tc>
        <w:tc>
          <w:tcPr>
            <w:tcW w:w="1062" w:type="dxa"/>
          </w:tcPr>
          <w:p w14:paraId="383C13AA" w14:textId="77777777" w:rsidR="00670877" w:rsidRPr="000416F4" w:rsidRDefault="00670877">
            <w:pPr>
              <w:spacing w:line="240" w:lineRule="atLeast"/>
              <w:jc w:val="center"/>
              <w:rPr>
                <w:rFonts w:cs="Times New Roman"/>
                <w:color w:val="000000"/>
                <w:sz w:val="20"/>
              </w:rPr>
            </w:pPr>
            <w:r w:rsidRPr="000416F4">
              <w:rPr>
                <w:rFonts w:cs="Times New Roman"/>
                <w:color w:val="000000"/>
                <w:sz w:val="20"/>
              </w:rPr>
              <w:t>2025</w:t>
            </w:r>
          </w:p>
        </w:tc>
        <w:tc>
          <w:tcPr>
            <w:tcW w:w="279" w:type="dxa"/>
          </w:tcPr>
          <w:p w14:paraId="73CB454F" w14:textId="77777777" w:rsidR="00670877" w:rsidRPr="000416F4" w:rsidRDefault="00670877">
            <w:pPr>
              <w:spacing w:line="240" w:lineRule="atLeast"/>
              <w:jc w:val="center"/>
              <w:rPr>
                <w:rFonts w:cs="Times New Roman"/>
                <w:color w:val="000000"/>
                <w:sz w:val="20"/>
              </w:rPr>
            </w:pPr>
          </w:p>
        </w:tc>
        <w:tc>
          <w:tcPr>
            <w:tcW w:w="1071" w:type="dxa"/>
            <w:vAlign w:val="bottom"/>
          </w:tcPr>
          <w:p w14:paraId="582EDEC2" w14:textId="77777777" w:rsidR="00670877" w:rsidRPr="000416F4" w:rsidRDefault="00670877">
            <w:pPr>
              <w:spacing w:line="240" w:lineRule="atLeast"/>
              <w:jc w:val="center"/>
              <w:rPr>
                <w:rFonts w:cs="Times New Roman"/>
                <w:color w:val="000000"/>
                <w:sz w:val="20"/>
              </w:rPr>
            </w:pPr>
            <w:r w:rsidRPr="000416F4">
              <w:rPr>
                <w:rFonts w:cs="Times New Roman"/>
                <w:color w:val="000000"/>
                <w:sz w:val="20"/>
              </w:rPr>
              <w:t>2024</w:t>
            </w:r>
          </w:p>
        </w:tc>
      </w:tr>
      <w:tr w:rsidR="00670877" w:rsidRPr="007E65DA" w14:paraId="3EFD3EA5" w14:textId="77777777" w:rsidTr="00670877">
        <w:trPr>
          <w:trHeight w:val="91"/>
          <w:tblHeader/>
        </w:trPr>
        <w:tc>
          <w:tcPr>
            <w:tcW w:w="3690" w:type="dxa"/>
            <w:vAlign w:val="bottom"/>
          </w:tcPr>
          <w:p w14:paraId="2EAB9575" w14:textId="77777777" w:rsidR="00670877" w:rsidRPr="000416F4" w:rsidRDefault="00670877">
            <w:pPr>
              <w:ind w:firstLine="8"/>
              <w:rPr>
                <w:rFonts w:cs="Times New Roman"/>
                <w:b/>
                <w:bCs/>
                <w:i/>
                <w:iCs/>
                <w:sz w:val="20"/>
                <w:lang w:val="en-US" w:bidi="th-TH"/>
              </w:rPr>
            </w:pPr>
          </w:p>
        </w:tc>
        <w:tc>
          <w:tcPr>
            <w:tcW w:w="630" w:type="dxa"/>
          </w:tcPr>
          <w:p w14:paraId="07916C45" w14:textId="77777777" w:rsidR="00670877" w:rsidRPr="000416F4" w:rsidRDefault="00670877">
            <w:pPr>
              <w:spacing w:line="240" w:lineRule="atLeast"/>
              <w:ind w:left="-40" w:right="-108" w:firstLine="2"/>
              <w:jc w:val="center"/>
              <w:rPr>
                <w:rFonts w:cs="Times New Roman"/>
                <w:i/>
                <w:iCs/>
                <w:sz w:val="20"/>
              </w:rPr>
            </w:pPr>
          </w:p>
        </w:tc>
        <w:tc>
          <w:tcPr>
            <w:tcW w:w="5121" w:type="dxa"/>
            <w:gridSpan w:val="7"/>
            <w:vAlign w:val="bottom"/>
          </w:tcPr>
          <w:p w14:paraId="70F34078" w14:textId="77777777" w:rsidR="00670877" w:rsidRPr="000416F4" w:rsidRDefault="00670877">
            <w:pPr>
              <w:spacing w:line="240" w:lineRule="atLeast"/>
              <w:ind w:left="58" w:right="-108" w:firstLine="2"/>
              <w:jc w:val="center"/>
              <w:rPr>
                <w:rFonts w:cs="Times New Roman"/>
                <w:i/>
                <w:iCs/>
                <w:sz w:val="20"/>
              </w:rPr>
            </w:pPr>
            <w:r w:rsidRPr="000416F4">
              <w:rPr>
                <w:rFonts w:cs="Times New Roman"/>
                <w:i/>
                <w:iCs/>
                <w:sz w:val="20"/>
              </w:rPr>
              <w:t>(in thousand Baht)</w:t>
            </w:r>
          </w:p>
        </w:tc>
      </w:tr>
      <w:tr w:rsidR="00E5423B" w:rsidRPr="0020262E" w14:paraId="637F4F96" w14:textId="77777777" w:rsidTr="00670877">
        <w:tc>
          <w:tcPr>
            <w:tcW w:w="3690" w:type="dxa"/>
          </w:tcPr>
          <w:p w14:paraId="14590DF2" w14:textId="77777777" w:rsidR="00E5423B" w:rsidRPr="000416F4" w:rsidRDefault="00E5423B" w:rsidP="00E5423B">
            <w:pPr>
              <w:ind w:left="11"/>
              <w:rPr>
                <w:rFonts w:cs="Times New Roman"/>
                <w:b/>
                <w:bCs/>
                <w:color w:val="000000"/>
                <w:sz w:val="20"/>
                <w:lang w:val="en-US"/>
              </w:rPr>
            </w:pPr>
            <w:r w:rsidRPr="000416F4">
              <w:rPr>
                <w:rFonts w:cs="Times New Roman"/>
                <w:color w:val="000000"/>
                <w:sz w:val="20"/>
              </w:rPr>
              <w:t>Interbank and money market items</w:t>
            </w:r>
          </w:p>
        </w:tc>
        <w:tc>
          <w:tcPr>
            <w:tcW w:w="630" w:type="dxa"/>
          </w:tcPr>
          <w:p w14:paraId="3778B3C3" w14:textId="77777777" w:rsidR="00E5423B" w:rsidRPr="000416F4" w:rsidRDefault="00E5423B" w:rsidP="00E5423B">
            <w:pPr>
              <w:spacing w:line="240" w:lineRule="atLeast"/>
              <w:ind w:left="-40" w:firstLine="2"/>
              <w:jc w:val="center"/>
              <w:rPr>
                <w:rFonts w:cs="Times New Roman"/>
                <w:i/>
                <w:iCs/>
                <w:color w:val="000000"/>
                <w:sz w:val="20"/>
              </w:rPr>
            </w:pPr>
          </w:p>
        </w:tc>
        <w:tc>
          <w:tcPr>
            <w:tcW w:w="1080" w:type="dxa"/>
          </w:tcPr>
          <w:p w14:paraId="2C95182F" w14:textId="631E7081" w:rsidR="00E5423B" w:rsidRPr="000416F4" w:rsidRDefault="00E5423B" w:rsidP="00E5423B">
            <w:pPr>
              <w:tabs>
                <w:tab w:val="decimal" w:pos="872"/>
              </w:tabs>
              <w:ind w:left="-30" w:right="-140" w:firstLine="2"/>
              <w:rPr>
                <w:rFonts w:cs="Times New Roman"/>
                <w:sz w:val="20"/>
              </w:rPr>
            </w:pPr>
            <w:r w:rsidRPr="000416F4">
              <w:rPr>
                <w:sz w:val="20"/>
              </w:rPr>
              <w:t>160,986</w:t>
            </w:r>
          </w:p>
        </w:tc>
        <w:tc>
          <w:tcPr>
            <w:tcW w:w="279" w:type="dxa"/>
          </w:tcPr>
          <w:p w14:paraId="6ECD7C77" w14:textId="77777777" w:rsidR="00E5423B" w:rsidRPr="000416F4" w:rsidRDefault="00E5423B" w:rsidP="00E5423B">
            <w:pPr>
              <w:tabs>
                <w:tab w:val="decimal" w:pos="820"/>
              </w:tabs>
              <w:ind w:left="-30" w:right="-140" w:firstLine="2"/>
              <w:rPr>
                <w:rFonts w:cs="Times New Roman"/>
                <w:color w:val="000000"/>
                <w:sz w:val="20"/>
              </w:rPr>
            </w:pPr>
          </w:p>
        </w:tc>
        <w:tc>
          <w:tcPr>
            <w:tcW w:w="1071" w:type="dxa"/>
          </w:tcPr>
          <w:p w14:paraId="5C2CE6AD" w14:textId="77777777" w:rsidR="00E5423B" w:rsidRPr="000416F4" w:rsidRDefault="00E5423B" w:rsidP="00E5423B">
            <w:pPr>
              <w:tabs>
                <w:tab w:val="decimal" w:pos="820"/>
              </w:tabs>
              <w:ind w:left="-30" w:right="-140" w:firstLine="2"/>
              <w:rPr>
                <w:rFonts w:cs="Times New Roman"/>
                <w:sz w:val="20"/>
              </w:rPr>
            </w:pPr>
            <w:r w:rsidRPr="000416F4">
              <w:rPr>
                <w:rFonts w:cs="Times New Roman"/>
                <w:sz w:val="20"/>
              </w:rPr>
              <w:t>223,834</w:t>
            </w:r>
          </w:p>
        </w:tc>
        <w:tc>
          <w:tcPr>
            <w:tcW w:w="279" w:type="dxa"/>
            <w:vAlign w:val="bottom"/>
          </w:tcPr>
          <w:p w14:paraId="419A6805" w14:textId="77777777" w:rsidR="00E5423B" w:rsidRPr="000416F4" w:rsidRDefault="00E5423B" w:rsidP="00E5423B">
            <w:pPr>
              <w:tabs>
                <w:tab w:val="decimal" w:pos="820"/>
              </w:tabs>
              <w:ind w:left="-30" w:right="-140" w:firstLine="2"/>
              <w:rPr>
                <w:rFonts w:cs="Times New Roman"/>
                <w:sz w:val="20"/>
              </w:rPr>
            </w:pPr>
          </w:p>
        </w:tc>
        <w:tc>
          <w:tcPr>
            <w:tcW w:w="1062" w:type="dxa"/>
          </w:tcPr>
          <w:p w14:paraId="5B95543E" w14:textId="6D0DB8F0" w:rsidR="00E5423B" w:rsidRPr="000416F4" w:rsidRDefault="00E5423B" w:rsidP="00E5423B">
            <w:pPr>
              <w:tabs>
                <w:tab w:val="decimal" w:pos="863"/>
              </w:tabs>
              <w:ind w:left="-30" w:right="-140" w:firstLine="2"/>
              <w:rPr>
                <w:rFonts w:cs="Times New Roman"/>
                <w:sz w:val="20"/>
              </w:rPr>
            </w:pPr>
            <w:r w:rsidRPr="000416F4">
              <w:rPr>
                <w:sz w:val="20"/>
              </w:rPr>
              <w:t>160,98</w:t>
            </w:r>
            <w:r w:rsidR="00592B2A" w:rsidRPr="000416F4">
              <w:rPr>
                <w:sz w:val="20"/>
              </w:rPr>
              <w:t>2</w:t>
            </w:r>
          </w:p>
        </w:tc>
        <w:tc>
          <w:tcPr>
            <w:tcW w:w="279" w:type="dxa"/>
            <w:vAlign w:val="bottom"/>
          </w:tcPr>
          <w:p w14:paraId="0ACDB2DB" w14:textId="77777777" w:rsidR="00E5423B" w:rsidRPr="000416F4" w:rsidRDefault="00E5423B" w:rsidP="00E5423B">
            <w:pPr>
              <w:tabs>
                <w:tab w:val="decimal" w:pos="820"/>
              </w:tabs>
              <w:ind w:left="-30" w:right="-140" w:firstLine="2"/>
              <w:rPr>
                <w:rFonts w:cs="Times New Roman"/>
                <w:sz w:val="20"/>
              </w:rPr>
            </w:pPr>
          </w:p>
        </w:tc>
        <w:tc>
          <w:tcPr>
            <w:tcW w:w="1071" w:type="dxa"/>
          </w:tcPr>
          <w:p w14:paraId="1053375B" w14:textId="77777777" w:rsidR="00E5423B" w:rsidRPr="000416F4" w:rsidRDefault="00E5423B" w:rsidP="00E5423B">
            <w:pPr>
              <w:tabs>
                <w:tab w:val="decimal" w:pos="820"/>
              </w:tabs>
              <w:ind w:left="-30" w:right="-140" w:firstLine="2"/>
              <w:rPr>
                <w:rFonts w:cs="Times New Roman"/>
                <w:sz w:val="20"/>
              </w:rPr>
            </w:pPr>
            <w:r w:rsidRPr="000416F4">
              <w:rPr>
                <w:sz w:val="20"/>
              </w:rPr>
              <w:t>223,828</w:t>
            </w:r>
          </w:p>
        </w:tc>
      </w:tr>
      <w:tr w:rsidR="00E5423B" w:rsidRPr="0020262E" w14:paraId="6361BCDE" w14:textId="77777777" w:rsidTr="00670877">
        <w:tc>
          <w:tcPr>
            <w:tcW w:w="3690" w:type="dxa"/>
          </w:tcPr>
          <w:p w14:paraId="261D09CE" w14:textId="77777777" w:rsidR="00E5423B" w:rsidRPr="000416F4" w:rsidRDefault="00E5423B" w:rsidP="00E5423B">
            <w:pPr>
              <w:spacing w:line="240" w:lineRule="atLeast"/>
              <w:ind w:left="191" w:hanging="191"/>
              <w:rPr>
                <w:rFonts w:cs="Times New Roman"/>
                <w:bCs/>
                <w:sz w:val="20"/>
              </w:rPr>
            </w:pPr>
            <w:r w:rsidRPr="000416F4">
              <w:rPr>
                <w:rFonts w:cs="Times New Roman"/>
                <w:color w:val="000000"/>
                <w:sz w:val="20"/>
              </w:rPr>
              <w:t>Investments in debt instruments</w:t>
            </w:r>
          </w:p>
        </w:tc>
        <w:tc>
          <w:tcPr>
            <w:tcW w:w="630" w:type="dxa"/>
          </w:tcPr>
          <w:p w14:paraId="430DF548" w14:textId="77777777" w:rsidR="00E5423B" w:rsidRPr="000416F4" w:rsidRDefault="00E5423B" w:rsidP="00E5423B">
            <w:pPr>
              <w:spacing w:line="240" w:lineRule="atLeast"/>
              <w:ind w:left="-40" w:firstLine="2"/>
              <w:jc w:val="center"/>
              <w:rPr>
                <w:rFonts w:cs="Times New Roman"/>
                <w:i/>
                <w:iCs/>
                <w:color w:val="000000"/>
                <w:sz w:val="20"/>
              </w:rPr>
            </w:pPr>
          </w:p>
        </w:tc>
        <w:tc>
          <w:tcPr>
            <w:tcW w:w="1080" w:type="dxa"/>
          </w:tcPr>
          <w:p w14:paraId="0987B602" w14:textId="21CEF75B" w:rsidR="00E5423B" w:rsidRPr="000416F4" w:rsidRDefault="00E5423B" w:rsidP="00E5423B">
            <w:pPr>
              <w:pStyle w:val="acctfourfigures"/>
              <w:tabs>
                <w:tab w:val="clear" w:pos="765"/>
                <w:tab w:val="decimal" w:pos="872"/>
              </w:tabs>
              <w:ind w:left="-30" w:right="-140" w:firstLine="2"/>
              <w:rPr>
                <w:rFonts w:cs="Times New Roman"/>
                <w:b/>
                <w:sz w:val="20"/>
                <w:lang w:bidi="th-TH"/>
              </w:rPr>
            </w:pPr>
            <w:r w:rsidRPr="000416F4">
              <w:rPr>
                <w:sz w:val="20"/>
              </w:rPr>
              <w:t>25,782</w:t>
            </w:r>
          </w:p>
        </w:tc>
        <w:tc>
          <w:tcPr>
            <w:tcW w:w="279" w:type="dxa"/>
          </w:tcPr>
          <w:p w14:paraId="365E1EF4" w14:textId="77777777" w:rsidR="00E5423B" w:rsidRPr="000416F4" w:rsidRDefault="00E5423B" w:rsidP="00E5423B">
            <w:pPr>
              <w:tabs>
                <w:tab w:val="decimal" w:pos="820"/>
              </w:tabs>
              <w:ind w:left="-30" w:right="-140" w:firstLine="2"/>
              <w:rPr>
                <w:rFonts w:cs="Times New Roman"/>
                <w:color w:val="000000"/>
                <w:sz w:val="20"/>
              </w:rPr>
            </w:pPr>
          </w:p>
        </w:tc>
        <w:tc>
          <w:tcPr>
            <w:tcW w:w="1071" w:type="dxa"/>
          </w:tcPr>
          <w:p w14:paraId="53D64145" w14:textId="77777777" w:rsidR="00E5423B" w:rsidRPr="000416F4" w:rsidRDefault="00E5423B" w:rsidP="00E5423B">
            <w:pPr>
              <w:tabs>
                <w:tab w:val="decimal" w:pos="820"/>
              </w:tabs>
              <w:ind w:left="-30" w:right="-140" w:firstLine="2"/>
              <w:rPr>
                <w:rFonts w:cs="Times New Roman"/>
                <w:sz w:val="20"/>
                <w:lang w:val="en-US" w:bidi="th-TH"/>
              </w:rPr>
            </w:pPr>
            <w:r w:rsidRPr="000416F4">
              <w:rPr>
                <w:rFonts w:cs="Times New Roman"/>
                <w:sz w:val="20"/>
              </w:rPr>
              <w:t>68,464</w:t>
            </w:r>
          </w:p>
        </w:tc>
        <w:tc>
          <w:tcPr>
            <w:tcW w:w="279" w:type="dxa"/>
            <w:vAlign w:val="bottom"/>
          </w:tcPr>
          <w:p w14:paraId="5D92CA9B" w14:textId="77777777" w:rsidR="00E5423B" w:rsidRPr="000416F4" w:rsidRDefault="00E5423B" w:rsidP="00E5423B">
            <w:pPr>
              <w:tabs>
                <w:tab w:val="decimal" w:pos="820"/>
              </w:tabs>
              <w:ind w:left="-30" w:right="-140" w:firstLine="2"/>
              <w:rPr>
                <w:rFonts w:cs="Times New Roman"/>
                <w:b/>
                <w:sz w:val="20"/>
                <w:cs/>
                <w:lang w:bidi="th-TH"/>
              </w:rPr>
            </w:pPr>
          </w:p>
        </w:tc>
        <w:tc>
          <w:tcPr>
            <w:tcW w:w="1062" w:type="dxa"/>
          </w:tcPr>
          <w:p w14:paraId="637394A4" w14:textId="7D0E32AA" w:rsidR="00E5423B" w:rsidRPr="000416F4" w:rsidRDefault="00E5423B" w:rsidP="00E5423B">
            <w:pPr>
              <w:tabs>
                <w:tab w:val="decimal" w:pos="863"/>
              </w:tabs>
              <w:ind w:left="-30" w:right="-140" w:firstLine="2"/>
              <w:rPr>
                <w:rFonts w:cs="Times New Roman"/>
                <w:b/>
                <w:sz w:val="20"/>
                <w:cs/>
                <w:lang w:bidi="th-TH"/>
              </w:rPr>
            </w:pPr>
            <w:r w:rsidRPr="000416F4">
              <w:rPr>
                <w:sz w:val="20"/>
              </w:rPr>
              <w:t>25,782</w:t>
            </w:r>
          </w:p>
        </w:tc>
        <w:tc>
          <w:tcPr>
            <w:tcW w:w="279" w:type="dxa"/>
            <w:vAlign w:val="bottom"/>
          </w:tcPr>
          <w:p w14:paraId="641A4CD7" w14:textId="77777777" w:rsidR="00E5423B" w:rsidRPr="000416F4" w:rsidRDefault="00E5423B" w:rsidP="00E5423B">
            <w:pPr>
              <w:tabs>
                <w:tab w:val="decimal" w:pos="820"/>
              </w:tabs>
              <w:ind w:left="-30" w:right="-140" w:firstLine="2"/>
              <w:rPr>
                <w:rFonts w:cs="Times New Roman"/>
                <w:b/>
                <w:sz w:val="20"/>
                <w:cs/>
                <w:lang w:bidi="th-TH"/>
              </w:rPr>
            </w:pPr>
          </w:p>
        </w:tc>
        <w:tc>
          <w:tcPr>
            <w:tcW w:w="1071" w:type="dxa"/>
          </w:tcPr>
          <w:p w14:paraId="6002B835" w14:textId="77777777" w:rsidR="00E5423B" w:rsidRPr="000416F4" w:rsidRDefault="00E5423B" w:rsidP="00E5423B">
            <w:pPr>
              <w:tabs>
                <w:tab w:val="decimal" w:pos="820"/>
              </w:tabs>
              <w:ind w:left="-30" w:right="-140" w:firstLine="2"/>
              <w:rPr>
                <w:rFonts w:cs="Times New Roman"/>
                <w:b/>
                <w:sz w:val="20"/>
                <w:cs/>
                <w:lang w:bidi="th-TH"/>
              </w:rPr>
            </w:pPr>
            <w:r w:rsidRPr="000416F4">
              <w:rPr>
                <w:sz w:val="20"/>
              </w:rPr>
              <w:t>68,464</w:t>
            </w:r>
          </w:p>
        </w:tc>
      </w:tr>
      <w:tr w:rsidR="00E5423B" w:rsidRPr="0020262E" w14:paraId="78BE91CA" w14:textId="77777777" w:rsidTr="00670877">
        <w:tc>
          <w:tcPr>
            <w:tcW w:w="3690" w:type="dxa"/>
          </w:tcPr>
          <w:p w14:paraId="379774E7" w14:textId="77777777" w:rsidR="00E5423B" w:rsidRPr="000416F4" w:rsidRDefault="00E5423B" w:rsidP="00E5423B">
            <w:pPr>
              <w:spacing w:line="240" w:lineRule="atLeast"/>
              <w:ind w:left="191" w:hanging="191"/>
              <w:rPr>
                <w:rFonts w:cs="Times New Roman"/>
                <w:bCs/>
                <w:sz w:val="20"/>
              </w:rPr>
            </w:pPr>
            <w:r w:rsidRPr="000416F4">
              <w:rPr>
                <w:rFonts w:cs="Times New Roman"/>
                <w:color w:val="000000"/>
                <w:sz w:val="20"/>
              </w:rPr>
              <w:t>Loans to customers</w:t>
            </w:r>
          </w:p>
        </w:tc>
        <w:tc>
          <w:tcPr>
            <w:tcW w:w="630" w:type="dxa"/>
          </w:tcPr>
          <w:p w14:paraId="486C9D1B" w14:textId="77777777" w:rsidR="00E5423B" w:rsidRPr="000416F4" w:rsidRDefault="00E5423B" w:rsidP="00E5423B">
            <w:pPr>
              <w:spacing w:line="240" w:lineRule="atLeast"/>
              <w:ind w:left="-40" w:firstLine="2"/>
              <w:jc w:val="center"/>
              <w:rPr>
                <w:rFonts w:cs="Times New Roman"/>
                <w:i/>
                <w:iCs/>
                <w:color w:val="000000"/>
                <w:sz w:val="20"/>
              </w:rPr>
            </w:pPr>
            <w:r w:rsidRPr="000416F4">
              <w:rPr>
                <w:rFonts w:cs="Times New Roman"/>
                <w:i/>
                <w:iCs/>
                <w:color w:val="000000"/>
                <w:sz w:val="20"/>
              </w:rPr>
              <w:t>31</w:t>
            </w:r>
          </w:p>
        </w:tc>
        <w:tc>
          <w:tcPr>
            <w:tcW w:w="1080" w:type="dxa"/>
          </w:tcPr>
          <w:p w14:paraId="09D3F0D3" w14:textId="1BF42684" w:rsidR="00E5423B" w:rsidRPr="000416F4" w:rsidRDefault="00E5423B" w:rsidP="00E5423B">
            <w:pPr>
              <w:pStyle w:val="acctfourfigures"/>
              <w:tabs>
                <w:tab w:val="clear" w:pos="765"/>
                <w:tab w:val="decimal" w:pos="872"/>
              </w:tabs>
              <w:ind w:left="-30" w:right="-140" w:firstLine="2"/>
              <w:rPr>
                <w:rFonts w:cs="Times New Roman"/>
                <w:bCs/>
                <w:sz w:val="20"/>
                <w:lang w:bidi="th-TH"/>
              </w:rPr>
            </w:pPr>
            <w:r w:rsidRPr="000416F4">
              <w:rPr>
                <w:sz w:val="20"/>
              </w:rPr>
              <w:t>8,698,674</w:t>
            </w:r>
          </w:p>
        </w:tc>
        <w:tc>
          <w:tcPr>
            <w:tcW w:w="279" w:type="dxa"/>
            <w:vAlign w:val="bottom"/>
          </w:tcPr>
          <w:p w14:paraId="22CA843A" w14:textId="77777777" w:rsidR="00E5423B" w:rsidRPr="000416F4" w:rsidRDefault="00E5423B" w:rsidP="00E5423B">
            <w:pPr>
              <w:tabs>
                <w:tab w:val="decimal" w:pos="820"/>
              </w:tabs>
              <w:ind w:left="-30" w:right="-140" w:firstLine="2"/>
              <w:rPr>
                <w:rFonts w:cs="Times New Roman"/>
                <w:color w:val="000000"/>
                <w:sz w:val="20"/>
              </w:rPr>
            </w:pPr>
          </w:p>
        </w:tc>
        <w:tc>
          <w:tcPr>
            <w:tcW w:w="1071" w:type="dxa"/>
          </w:tcPr>
          <w:p w14:paraId="4E3F7A0A" w14:textId="77777777" w:rsidR="00E5423B" w:rsidRPr="000416F4" w:rsidRDefault="00E5423B" w:rsidP="00E5423B">
            <w:pPr>
              <w:tabs>
                <w:tab w:val="decimal" w:pos="820"/>
              </w:tabs>
              <w:ind w:left="-30" w:right="-140" w:firstLine="2"/>
              <w:rPr>
                <w:rFonts w:cs="Times New Roman"/>
                <w:sz w:val="20"/>
              </w:rPr>
            </w:pPr>
            <w:r w:rsidRPr="000416F4">
              <w:rPr>
                <w:rFonts w:cs="Times New Roman"/>
                <w:sz w:val="20"/>
              </w:rPr>
              <w:t>8,530,604</w:t>
            </w:r>
          </w:p>
        </w:tc>
        <w:tc>
          <w:tcPr>
            <w:tcW w:w="279" w:type="dxa"/>
            <w:vAlign w:val="bottom"/>
          </w:tcPr>
          <w:p w14:paraId="7439AAB8" w14:textId="77777777" w:rsidR="00E5423B" w:rsidRPr="000416F4" w:rsidRDefault="00E5423B" w:rsidP="00E5423B">
            <w:pPr>
              <w:tabs>
                <w:tab w:val="decimal" w:pos="820"/>
              </w:tabs>
              <w:ind w:left="-30" w:right="-140" w:firstLine="2"/>
              <w:rPr>
                <w:rFonts w:cs="Times New Roman"/>
                <w:bCs/>
                <w:sz w:val="20"/>
                <w:lang w:val="en-US" w:bidi="th-TH"/>
              </w:rPr>
            </w:pPr>
          </w:p>
        </w:tc>
        <w:tc>
          <w:tcPr>
            <w:tcW w:w="1062" w:type="dxa"/>
          </w:tcPr>
          <w:p w14:paraId="635753EC" w14:textId="24BAAD41" w:rsidR="00E5423B" w:rsidRPr="000416F4" w:rsidRDefault="00E5423B" w:rsidP="00E5423B">
            <w:pPr>
              <w:tabs>
                <w:tab w:val="decimal" w:pos="863"/>
              </w:tabs>
              <w:ind w:left="-30" w:right="-140" w:firstLine="2"/>
              <w:rPr>
                <w:rFonts w:cs="Times New Roman"/>
                <w:bCs/>
                <w:sz w:val="20"/>
                <w:lang w:val="en-US" w:bidi="th-TH"/>
              </w:rPr>
            </w:pPr>
            <w:r w:rsidRPr="000416F4">
              <w:rPr>
                <w:sz w:val="20"/>
              </w:rPr>
              <w:t>8,698,674</w:t>
            </w:r>
          </w:p>
        </w:tc>
        <w:tc>
          <w:tcPr>
            <w:tcW w:w="279" w:type="dxa"/>
            <w:vAlign w:val="bottom"/>
          </w:tcPr>
          <w:p w14:paraId="283B60F9" w14:textId="77777777" w:rsidR="00E5423B" w:rsidRPr="000416F4" w:rsidRDefault="00E5423B" w:rsidP="00E5423B">
            <w:pPr>
              <w:tabs>
                <w:tab w:val="decimal" w:pos="820"/>
              </w:tabs>
              <w:ind w:left="-30" w:right="-140" w:firstLine="2"/>
              <w:rPr>
                <w:rFonts w:cs="Times New Roman"/>
                <w:bCs/>
                <w:sz w:val="20"/>
                <w:lang w:val="en-US" w:bidi="th-TH"/>
              </w:rPr>
            </w:pPr>
          </w:p>
        </w:tc>
        <w:tc>
          <w:tcPr>
            <w:tcW w:w="1071" w:type="dxa"/>
          </w:tcPr>
          <w:p w14:paraId="0903FAF0" w14:textId="77777777" w:rsidR="00E5423B" w:rsidRPr="000416F4" w:rsidRDefault="00E5423B" w:rsidP="00E5423B">
            <w:pPr>
              <w:tabs>
                <w:tab w:val="decimal" w:pos="820"/>
              </w:tabs>
              <w:ind w:left="-30" w:right="-140" w:firstLine="2"/>
              <w:rPr>
                <w:rFonts w:cs="Times New Roman"/>
                <w:bCs/>
                <w:sz w:val="20"/>
                <w:lang w:val="en-US" w:bidi="th-TH"/>
              </w:rPr>
            </w:pPr>
            <w:r w:rsidRPr="000416F4">
              <w:rPr>
                <w:sz w:val="20"/>
              </w:rPr>
              <w:t>8,530,604</w:t>
            </w:r>
          </w:p>
        </w:tc>
      </w:tr>
      <w:tr w:rsidR="00E5423B" w:rsidRPr="0020262E" w14:paraId="6C99D64B" w14:textId="77777777" w:rsidTr="00670877">
        <w:tc>
          <w:tcPr>
            <w:tcW w:w="3690" w:type="dxa"/>
          </w:tcPr>
          <w:p w14:paraId="41EBF2F6" w14:textId="77777777" w:rsidR="00E5423B" w:rsidRPr="000416F4" w:rsidRDefault="00E5423B" w:rsidP="00E5423B">
            <w:pPr>
              <w:spacing w:line="240" w:lineRule="atLeast"/>
              <w:ind w:left="191" w:hanging="191"/>
              <w:rPr>
                <w:rFonts w:cs="Times New Roman"/>
                <w:sz w:val="20"/>
              </w:rPr>
            </w:pPr>
            <w:r w:rsidRPr="000416F4">
              <w:rPr>
                <w:rFonts w:cs="Times New Roman"/>
                <w:color w:val="000000"/>
                <w:sz w:val="20"/>
              </w:rPr>
              <w:t>Hire-purchase</w:t>
            </w:r>
          </w:p>
        </w:tc>
        <w:tc>
          <w:tcPr>
            <w:tcW w:w="630" w:type="dxa"/>
          </w:tcPr>
          <w:p w14:paraId="13D49585" w14:textId="77777777" w:rsidR="00E5423B" w:rsidRPr="000416F4" w:rsidRDefault="00E5423B" w:rsidP="00E5423B">
            <w:pPr>
              <w:spacing w:line="240" w:lineRule="atLeast"/>
              <w:ind w:left="-40" w:firstLine="2"/>
              <w:jc w:val="center"/>
              <w:rPr>
                <w:rFonts w:cs="Times New Roman"/>
                <w:i/>
                <w:iCs/>
                <w:color w:val="000000"/>
                <w:sz w:val="20"/>
              </w:rPr>
            </w:pPr>
          </w:p>
        </w:tc>
        <w:tc>
          <w:tcPr>
            <w:tcW w:w="1080" w:type="dxa"/>
          </w:tcPr>
          <w:p w14:paraId="5D78D419" w14:textId="0076623C" w:rsidR="00E5423B" w:rsidRPr="000416F4" w:rsidRDefault="00E5423B" w:rsidP="00E5423B">
            <w:pPr>
              <w:pStyle w:val="acctfourfigures"/>
              <w:tabs>
                <w:tab w:val="clear" w:pos="765"/>
                <w:tab w:val="decimal" w:pos="872"/>
              </w:tabs>
              <w:ind w:left="-30" w:right="-140" w:firstLine="2"/>
              <w:rPr>
                <w:rFonts w:cs="Times New Roman"/>
                <w:bCs/>
                <w:sz w:val="20"/>
              </w:rPr>
            </w:pPr>
            <w:r w:rsidRPr="000416F4">
              <w:rPr>
                <w:sz w:val="20"/>
              </w:rPr>
              <w:t>75,889</w:t>
            </w:r>
          </w:p>
        </w:tc>
        <w:tc>
          <w:tcPr>
            <w:tcW w:w="279" w:type="dxa"/>
            <w:vAlign w:val="bottom"/>
          </w:tcPr>
          <w:p w14:paraId="7F6DB98A" w14:textId="77777777" w:rsidR="00E5423B" w:rsidRPr="000416F4" w:rsidRDefault="00E5423B" w:rsidP="00E5423B">
            <w:pPr>
              <w:tabs>
                <w:tab w:val="decimal" w:pos="820"/>
              </w:tabs>
              <w:ind w:left="-30" w:right="-140" w:firstLine="2"/>
              <w:rPr>
                <w:rFonts w:cs="Times New Roman"/>
                <w:color w:val="000000"/>
                <w:sz w:val="20"/>
              </w:rPr>
            </w:pPr>
          </w:p>
        </w:tc>
        <w:tc>
          <w:tcPr>
            <w:tcW w:w="1071" w:type="dxa"/>
          </w:tcPr>
          <w:p w14:paraId="2F73EA01" w14:textId="77777777" w:rsidR="00E5423B" w:rsidRPr="000416F4" w:rsidRDefault="00E5423B" w:rsidP="00E5423B">
            <w:pPr>
              <w:tabs>
                <w:tab w:val="decimal" w:pos="820"/>
              </w:tabs>
              <w:ind w:left="-30" w:right="-140" w:firstLine="2"/>
              <w:rPr>
                <w:rFonts w:cs="Times New Roman"/>
                <w:sz w:val="20"/>
              </w:rPr>
            </w:pPr>
            <w:r w:rsidRPr="000416F4">
              <w:rPr>
                <w:rFonts w:cs="Times New Roman"/>
                <w:bCs/>
                <w:sz w:val="20"/>
              </w:rPr>
              <w:t>62,574</w:t>
            </w:r>
          </w:p>
        </w:tc>
        <w:tc>
          <w:tcPr>
            <w:tcW w:w="279" w:type="dxa"/>
            <w:vAlign w:val="bottom"/>
          </w:tcPr>
          <w:p w14:paraId="0CE50068" w14:textId="77777777" w:rsidR="00E5423B" w:rsidRPr="000416F4" w:rsidRDefault="00E5423B" w:rsidP="00E5423B">
            <w:pPr>
              <w:tabs>
                <w:tab w:val="decimal" w:pos="820"/>
              </w:tabs>
              <w:ind w:left="-30" w:right="-140" w:firstLine="2"/>
              <w:rPr>
                <w:rFonts w:cs="Times New Roman"/>
                <w:bCs/>
                <w:sz w:val="20"/>
              </w:rPr>
            </w:pPr>
          </w:p>
        </w:tc>
        <w:tc>
          <w:tcPr>
            <w:tcW w:w="1062" w:type="dxa"/>
          </w:tcPr>
          <w:p w14:paraId="484D59AB" w14:textId="28955614" w:rsidR="00E5423B" w:rsidRPr="000416F4" w:rsidRDefault="00E5423B" w:rsidP="00E5423B">
            <w:pPr>
              <w:tabs>
                <w:tab w:val="decimal" w:pos="863"/>
              </w:tabs>
              <w:ind w:left="-30" w:right="-140" w:firstLine="2"/>
              <w:rPr>
                <w:rFonts w:cs="Times New Roman"/>
                <w:bCs/>
                <w:sz w:val="20"/>
              </w:rPr>
            </w:pPr>
            <w:r w:rsidRPr="000416F4">
              <w:rPr>
                <w:sz w:val="20"/>
              </w:rPr>
              <w:t>75,889</w:t>
            </w:r>
          </w:p>
        </w:tc>
        <w:tc>
          <w:tcPr>
            <w:tcW w:w="279" w:type="dxa"/>
            <w:vAlign w:val="bottom"/>
          </w:tcPr>
          <w:p w14:paraId="5A75BE53" w14:textId="77777777" w:rsidR="00E5423B" w:rsidRPr="000416F4" w:rsidRDefault="00E5423B" w:rsidP="00E5423B">
            <w:pPr>
              <w:tabs>
                <w:tab w:val="decimal" w:pos="820"/>
              </w:tabs>
              <w:ind w:left="-30" w:right="-140" w:firstLine="2"/>
              <w:rPr>
                <w:rFonts w:cs="Times New Roman"/>
                <w:bCs/>
                <w:sz w:val="20"/>
              </w:rPr>
            </w:pPr>
          </w:p>
        </w:tc>
        <w:tc>
          <w:tcPr>
            <w:tcW w:w="1071" w:type="dxa"/>
          </w:tcPr>
          <w:p w14:paraId="721361BF" w14:textId="77777777" w:rsidR="00E5423B" w:rsidRPr="000416F4" w:rsidRDefault="00E5423B" w:rsidP="00E5423B">
            <w:pPr>
              <w:tabs>
                <w:tab w:val="decimal" w:pos="820"/>
              </w:tabs>
              <w:ind w:left="-30" w:right="-140" w:firstLine="2"/>
              <w:rPr>
                <w:rFonts w:cs="Times New Roman"/>
                <w:bCs/>
                <w:sz w:val="20"/>
              </w:rPr>
            </w:pPr>
            <w:r w:rsidRPr="000416F4">
              <w:rPr>
                <w:sz w:val="20"/>
              </w:rPr>
              <w:t>62,574</w:t>
            </w:r>
          </w:p>
        </w:tc>
      </w:tr>
      <w:tr w:rsidR="00E5423B" w:rsidRPr="0020262E" w14:paraId="4175E7BB" w14:textId="77777777" w:rsidTr="00670877">
        <w:trPr>
          <w:trHeight w:val="80"/>
        </w:trPr>
        <w:tc>
          <w:tcPr>
            <w:tcW w:w="3690" w:type="dxa"/>
          </w:tcPr>
          <w:p w14:paraId="64BEE977" w14:textId="77777777" w:rsidR="00E5423B" w:rsidRPr="000416F4" w:rsidRDefault="00E5423B" w:rsidP="00E5423B">
            <w:pPr>
              <w:ind w:left="246" w:hanging="246"/>
              <w:rPr>
                <w:rFonts w:cs="Times New Roman"/>
                <w:color w:val="000000"/>
                <w:sz w:val="20"/>
              </w:rPr>
            </w:pPr>
            <w:r w:rsidRPr="000416F4">
              <w:rPr>
                <w:rFonts w:cs="Times New Roman"/>
                <w:sz w:val="20"/>
              </w:rPr>
              <w:t>Others</w:t>
            </w:r>
          </w:p>
        </w:tc>
        <w:tc>
          <w:tcPr>
            <w:tcW w:w="630" w:type="dxa"/>
          </w:tcPr>
          <w:p w14:paraId="0B0F5B91" w14:textId="77777777" w:rsidR="00E5423B" w:rsidRPr="000416F4" w:rsidRDefault="00E5423B" w:rsidP="00E5423B">
            <w:pPr>
              <w:spacing w:line="240" w:lineRule="atLeast"/>
              <w:ind w:left="-40" w:firstLine="2"/>
              <w:jc w:val="center"/>
              <w:rPr>
                <w:rFonts w:cs="Times New Roman"/>
                <w:i/>
                <w:iCs/>
                <w:color w:val="000000"/>
                <w:sz w:val="20"/>
              </w:rPr>
            </w:pPr>
          </w:p>
        </w:tc>
        <w:tc>
          <w:tcPr>
            <w:tcW w:w="1080" w:type="dxa"/>
            <w:tcBorders>
              <w:bottom w:val="single" w:sz="4" w:space="0" w:color="auto"/>
            </w:tcBorders>
          </w:tcPr>
          <w:p w14:paraId="67387B47" w14:textId="58A347D3" w:rsidR="00E5423B" w:rsidRPr="000416F4" w:rsidRDefault="00E5423B" w:rsidP="00E5423B">
            <w:pPr>
              <w:pStyle w:val="acctfourfigures"/>
              <w:tabs>
                <w:tab w:val="clear" w:pos="765"/>
                <w:tab w:val="decimal" w:pos="872"/>
              </w:tabs>
              <w:ind w:left="-30" w:right="-140" w:firstLine="2"/>
              <w:rPr>
                <w:rFonts w:cs="Times New Roman"/>
                <w:bCs/>
                <w:sz w:val="20"/>
                <w:lang w:val="en-US" w:bidi="th-TH"/>
              </w:rPr>
            </w:pPr>
            <w:r w:rsidRPr="000416F4">
              <w:rPr>
                <w:sz w:val="20"/>
              </w:rPr>
              <w:t>2,034</w:t>
            </w:r>
          </w:p>
        </w:tc>
        <w:tc>
          <w:tcPr>
            <w:tcW w:w="279" w:type="dxa"/>
            <w:vAlign w:val="bottom"/>
          </w:tcPr>
          <w:p w14:paraId="7CDE3612" w14:textId="77777777" w:rsidR="00E5423B" w:rsidRPr="000416F4" w:rsidRDefault="00E5423B" w:rsidP="00E5423B">
            <w:pPr>
              <w:tabs>
                <w:tab w:val="decimal" w:pos="820"/>
              </w:tabs>
              <w:ind w:left="-30" w:right="-140" w:firstLine="2"/>
              <w:rPr>
                <w:rFonts w:cs="Times New Roman"/>
                <w:color w:val="000000"/>
                <w:sz w:val="20"/>
              </w:rPr>
            </w:pPr>
          </w:p>
        </w:tc>
        <w:tc>
          <w:tcPr>
            <w:tcW w:w="1071" w:type="dxa"/>
            <w:tcBorders>
              <w:bottom w:val="single" w:sz="4" w:space="0" w:color="auto"/>
            </w:tcBorders>
          </w:tcPr>
          <w:p w14:paraId="73CD443A" w14:textId="77777777" w:rsidR="00E5423B" w:rsidRPr="000416F4" w:rsidRDefault="00E5423B" w:rsidP="00E5423B">
            <w:pPr>
              <w:tabs>
                <w:tab w:val="decimal" w:pos="820"/>
              </w:tabs>
              <w:ind w:left="-30" w:right="-140" w:firstLine="2"/>
              <w:rPr>
                <w:rFonts w:cs="Times New Roman"/>
                <w:sz w:val="20"/>
              </w:rPr>
            </w:pPr>
            <w:r w:rsidRPr="000416F4">
              <w:rPr>
                <w:rFonts w:cs="Times New Roman"/>
                <w:sz w:val="20"/>
              </w:rPr>
              <w:t>200</w:t>
            </w:r>
          </w:p>
        </w:tc>
        <w:tc>
          <w:tcPr>
            <w:tcW w:w="279" w:type="dxa"/>
            <w:vAlign w:val="bottom"/>
          </w:tcPr>
          <w:p w14:paraId="24BF504B" w14:textId="77777777" w:rsidR="00E5423B" w:rsidRPr="000416F4" w:rsidRDefault="00E5423B" w:rsidP="00E5423B">
            <w:pPr>
              <w:tabs>
                <w:tab w:val="decimal" w:pos="820"/>
              </w:tabs>
              <w:ind w:left="-30" w:right="-140" w:firstLine="2"/>
              <w:rPr>
                <w:rFonts w:cs="Times New Roman"/>
                <w:bCs/>
                <w:sz w:val="20"/>
                <w:lang w:bidi="th-TH"/>
              </w:rPr>
            </w:pPr>
          </w:p>
        </w:tc>
        <w:tc>
          <w:tcPr>
            <w:tcW w:w="1062" w:type="dxa"/>
            <w:tcBorders>
              <w:bottom w:val="single" w:sz="4" w:space="0" w:color="auto"/>
            </w:tcBorders>
          </w:tcPr>
          <w:p w14:paraId="5A782463" w14:textId="04141157" w:rsidR="00E5423B" w:rsidRPr="000416F4" w:rsidRDefault="00E5423B" w:rsidP="00E5423B">
            <w:pPr>
              <w:tabs>
                <w:tab w:val="decimal" w:pos="863"/>
              </w:tabs>
              <w:ind w:left="-30" w:right="-140" w:firstLine="2"/>
              <w:rPr>
                <w:rFonts w:cs="Times New Roman"/>
                <w:bCs/>
                <w:sz w:val="20"/>
                <w:lang w:bidi="th-TH"/>
              </w:rPr>
            </w:pPr>
            <w:r w:rsidRPr="000416F4">
              <w:rPr>
                <w:sz w:val="20"/>
              </w:rPr>
              <w:t>2,034</w:t>
            </w:r>
          </w:p>
        </w:tc>
        <w:tc>
          <w:tcPr>
            <w:tcW w:w="279" w:type="dxa"/>
            <w:vAlign w:val="bottom"/>
          </w:tcPr>
          <w:p w14:paraId="4E18CD52" w14:textId="77777777" w:rsidR="00E5423B" w:rsidRPr="000416F4" w:rsidRDefault="00E5423B" w:rsidP="00E5423B">
            <w:pPr>
              <w:tabs>
                <w:tab w:val="decimal" w:pos="820"/>
              </w:tabs>
              <w:ind w:left="-30" w:right="-140" w:firstLine="2"/>
              <w:rPr>
                <w:rFonts w:cs="Times New Roman"/>
                <w:bCs/>
                <w:sz w:val="20"/>
                <w:lang w:bidi="th-TH"/>
              </w:rPr>
            </w:pPr>
          </w:p>
        </w:tc>
        <w:tc>
          <w:tcPr>
            <w:tcW w:w="1071" w:type="dxa"/>
            <w:tcBorders>
              <w:bottom w:val="single" w:sz="4" w:space="0" w:color="auto"/>
            </w:tcBorders>
          </w:tcPr>
          <w:p w14:paraId="28899716" w14:textId="77777777" w:rsidR="00E5423B" w:rsidRPr="000416F4" w:rsidRDefault="00E5423B" w:rsidP="00E5423B">
            <w:pPr>
              <w:tabs>
                <w:tab w:val="decimal" w:pos="820"/>
              </w:tabs>
              <w:ind w:left="-30" w:right="-140" w:firstLine="2"/>
              <w:rPr>
                <w:rFonts w:cs="Times New Roman"/>
                <w:bCs/>
                <w:sz w:val="20"/>
                <w:lang w:bidi="th-TH"/>
              </w:rPr>
            </w:pPr>
            <w:r w:rsidRPr="000416F4">
              <w:rPr>
                <w:sz w:val="20"/>
              </w:rPr>
              <w:t>200</w:t>
            </w:r>
          </w:p>
        </w:tc>
      </w:tr>
      <w:tr w:rsidR="00E5423B" w:rsidRPr="0020262E" w14:paraId="2E1A5825" w14:textId="77777777" w:rsidTr="00AA6956">
        <w:tc>
          <w:tcPr>
            <w:tcW w:w="3690" w:type="dxa"/>
          </w:tcPr>
          <w:p w14:paraId="6347C860" w14:textId="77777777" w:rsidR="00E5423B" w:rsidRPr="000416F4" w:rsidRDefault="00E5423B" w:rsidP="00E5423B">
            <w:pPr>
              <w:ind w:left="11" w:hanging="11"/>
              <w:rPr>
                <w:rFonts w:cs="Times New Roman"/>
                <w:sz w:val="20"/>
              </w:rPr>
            </w:pPr>
            <w:r w:rsidRPr="000416F4">
              <w:rPr>
                <w:rFonts w:cs="Times New Roman"/>
                <w:b/>
                <w:bCs/>
                <w:color w:val="000000"/>
                <w:sz w:val="20"/>
              </w:rPr>
              <w:t>Total</w:t>
            </w:r>
          </w:p>
        </w:tc>
        <w:tc>
          <w:tcPr>
            <w:tcW w:w="630" w:type="dxa"/>
          </w:tcPr>
          <w:p w14:paraId="53DEE3BD" w14:textId="77777777" w:rsidR="00E5423B" w:rsidRPr="000416F4" w:rsidRDefault="00E5423B" w:rsidP="00E5423B">
            <w:pPr>
              <w:spacing w:line="240" w:lineRule="atLeast"/>
              <w:ind w:left="-40" w:right="-140" w:firstLine="2"/>
              <w:jc w:val="center"/>
              <w:rPr>
                <w:rFonts w:cs="Times New Roman"/>
                <w:b/>
                <w:bCs/>
                <w:i/>
                <w:iCs/>
                <w:sz w:val="20"/>
                <w:lang w:bidi="th-TH"/>
              </w:rPr>
            </w:pPr>
          </w:p>
        </w:tc>
        <w:tc>
          <w:tcPr>
            <w:tcW w:w="1080" w:type="dxa"/>
            <w:tcBorders>
              <w:top w:val="single" w:sz="4" w:space="0" w:color="auto"/>
              <w:bottom w:val="double" w:sz="4" w:space="0" w:color="auto"/>
            </w:tcBorders>
            <w:vAlign w:val="bottom"/>
          </w:tcPr>
          <w:p w14:paraId="28D3B3D6" w14:textId="0B07540E" w:rsidR="00E5423B" w:rsidRPr="000416F4" w:rsidRDefault="00E5423B" w:rsidP="00E5423B">
            <w:pPr>
              <w:tabs>
                <w:tab w:val="decimal" w:pos="872"/>
              </w:tabs>
              <w:ind w:left="-30" w:right="-140" w:firstLine="2"/>
              <w:rPr>
                <w:rFonts w:cs="Times New Roman"/>
                <w:b/>
                <w:bCs/>
                <w:sz w:val="20"/>
              </w:rPr>
            </w:pPr>
            <w:r w:rsidRPr="000416F4">
              <w:rPr>
                <w:b/>
                <w:bCs/>
                <w:sz w:val="20"/>
              </w:rPr>
              <w:t>8,963,365</w:t>
            </w:r>
          </w:p>
        </w:tc>
        <w:tc>
          <w:tcPr>
            <w:tcW w:w="279" w:type="dxa"/>
          </w:tcPr>
          <w:p w14:paraId="5CA6DAFA" w14:textId="77777777" w:rsidR="00E5423B" w:rsidRPr="000416F4" w:rsidRDefault="00E5423B" w:rsidP="00E5423B">
            <w:pPr>
              <w:tabs>
                <w:tab w:val="decimal" w:pos="820"/>
              </w:tabs>
              <w:ind w:left="-30" w:right="-140" w:firstLine="2"/>
              <w:rPr>
                <w:rFonts w:cs="Times New Roman"/>
                <w:b/>
                <w:bCs/>
                <w:sz w:val="20"/>
              </w:rPr>
            </w:pPr>
          </w:p>
        </w:tc>
        <w:tc>
          <w:tcPr>
            <w:tcW w:w="1071" w:type="dxa"/>
            <w:tcBorders>
              <w:top w:val="single" w:sz="4" w:space="0" w:color="auto"/>
              <w:bottom w:val="double" w:sz="4" w:space="0" w:color="auto"/>
            </w:tcBorders>
          </w:tcPr>
          <w:p w14:paraId="082B988B" w14:textId="77777777" w:rsidR="00E5423B" w:rsidRPr="000416F4" w:rsidRDefault="00E5423B" w:rsidP="00E5423B">
            <w:pPr>
              <w:tabs>
                <w:tab w:val="decimal" w:pos="820"/>
              </w:tabs>
              <w:ind w:left="-30" w:right="-140" w:firstLine="2"/>
              <w:rPr>
                <w:rFonts w:cs="Times New Roman"/>
                <w:b/>
                <w:bCs/>
                <w:sz w:val="20"/>
              </w:rPr>
            </w:pPr>
            <w:r w:rsidRPr="000416F4">
              <w:rPr>
                <w:rFonts w:cs="Times New Roman"/>
                <w:b/>
                <w:bCs/>
                <w:sz w:val="20"/>
              </w:rPr>
              <w:t>8,885,676</w:t>
            </w:r>
          </w:p>
        </w:tc>
        <w:tc>
          <w:tcPr>
            <w:tcW w:w="279" w:type="dxa"/>
            <w:vAlign w:val="bottom"/>
          </w:tcPr>
          <w:p w14:paraId="0B87B94F" w14:textId="77777777" w:rsidR="00E5423B" w:rsidRPr="000416F4" w:rsidRDefault="00E5423B" w:rsidP="00E5423B">
            <w:pPr>
              <w:tabs>
                <w:tab w:val="decimal" w:pos="820"/>
              </w:tabs>
              <w:ind w:left="-30" w:right="-140" w:firstLine="2"/>
              <w:rPr>
                <w:rFonts w:cs="Times New Roman"/>
                <w:b/>
                <w:bCs/>
                <w:sz w:val="20"/>
              </w:rPr>
            </w:pPr>
          </w:p>
        </w:tc>
        <w:tc>
          <w:tcPr>
            <w:tcW w:w="1062" w:type="dxa"/>
            <w:tcBorders>
              <w:top w:val="single" w:sz="4" w:space="0" w:color="auto"/>
              <w:bottom w:val="double" w:sz="4" w:space="0" w:color="auto"/>
            </w:tcBorders>
            <w:vAlign w:val="bottom"/>
          </w:tcPr>
          <w:p w14:paraId="70DCB0A3" w14:textId="10E9E271" w:rsidR="00E5423B" w:rsidRPr="000416F4" w:rsidRDefault="00E5423B" w:rsidP="00E5423B">
            <w:pPr>
              <w:tabs>
                <w:tab w:val="decimal" w:pos="863"/>
              </w:tabs>
              <w:ind w:left="-30" w:right="-140" w:firstLine="2"/>
              <w:rPr>
                <w:rFonts w:cs="Times New Roman"/>
                <w:b/>
                <w:bCs/>
                <w:sz w:val="20"/>
              </w:rPr>
            </w:pPr>
            <w:r w:rsidRPr="000416F4">
              <w:rPr>
                <w:b/>
                <w:bCs/>
                <w:sz w:val="20"/>
              </w:rPr>
              <w:t>8,963,361</w:t>
            </w:r>
          </w:p>
        </w:tc>
        <w:tc>
          <w:tcPr>
            <w:tcW w:w="279" w:type="dxa"/>
            <w:vAlign w:val="bottom"/>
          </w:tcPr>
          <w:p w14:paraId="5D714C1B" w14:textId="77777777" w:rsidR="00E5423B" w:rsidRPr="000416F4" w:rsidRDefault="00E5423B" w:rsidP="00E5423B">
            <w:pPr>
              <w:tabs>
                <w:tab w:val="decimal" w:pos="820"/>
              </w:tabs>
              <w:ind w:left="-30" w:right="-140" w:firstLine="2"/>
              <w:rPr>
                <w:rFonts w:cs="Times New Roman"/>
                <w:b/>
                <w:bCs/>
                <w:sz w:val="20"/>
              </w:rPr>
            </w:pPr>
          </w:p>
        </w:tc>
        <w:tc>
          <w:tcPr>
            <w:tcW w:w="1071" w:type="dxa"/>
            <w:tcBorders>
              <w:top w:val="single" w:sz="4" w:space="0" w:color="auto"/>
              <w:bottom w:val="double" w:sz="4" w:space="0" w:color="auto"/>
            </w:tcBorders>
          </w:tcPr>
          <w:p w14:paraId="5E81A16A" w14:textId="77777777" w:rsidR="00E5423B" w:rsidRPr="000416F4" w:rsidRDefault="00E5423B" w:rsidP="00E5423B">
            <w:pPr>
              <w:tabs>
                <w:tab w:val="decimal" w:pos="820"/>
              </w:tabs>
              <w:ind w:left="-30" w:right="-140" w:firstLine="2"/>
              <w:rPr>
                <w:rFonts w:cs="Times New Roman"/>
                <w:b/>
                <w:bCs/>
                <w:sz w:val="20"/>
              </w:rPr>
            </w:pPr>
            <w:r w:rsidRPr="000416F4">
              <w:rPr>
                <w:b/>
                <w:bCs/>
                <w:sz w:val="20"/>
              </w:rPr>
              <w:t>8,885,670</w:t>
            </w:r>
          </w:p>
        </w:tc>
      </w:tr>
    </w:tbl>
    <w:p w14:paraId="0E06D458" w14:textId="370CF682" w:rsidR="007F79F6" w:rsidRPr="00703DE4" w:rsidRDefault="007F79F6" w:rsidP="009A1256">
      <w:pPr>
        <w:spacing w:line="240" w:lineRule="atLeast"/>
        <w:ind w:left="540" w:right="-29"/>
        <w:contextualSpacing/>
        <w:jc w:val="both"/>
        <w:rPr>
          <w:rFonts w:cs="Times New Roman"/>
          <w:szCs w:val="22"/>
          <w:lang w:val="en-US" w:bidi="th-TH"/>
        </w:rPr>
      </w:pPr>
    </w:p>
    <w:p w14:paraId="66198EBA" w14:textId="7711EC66" w:rsidR="00D85391" w:rsidRPr="0012708E" w:rsidRDefault="00DD7875" w:rsidP="008E66DA">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F3069E">
        <w:rPr>
          <w:rFonts w:cs="Times New Roman"/>
          <w:i w:val="0"/>
          <w:iCs/>
          <w:szCs w:val="24"/>
        </w:rPr>
        <w:t>7</w:t>
      </w:r>
      <w:r w:rsidR="008E66DA" w:rsidRPr="0012708E">
        <w:rPr>
          <w:rFonts w:cs="Times New Roman"/>
          <w:i w:val="0"/>
          <w:iCs/>
          <w:szCs w:val="24"/>
        </w:rPr>
        <w:tab/>
      </w:r>
      <w:r w:rsidR="008F2FF6" w:rsidRPr="0012708E">
        <w:rPr>
          <w:rFonts w:cs="Times New Roman"/>
          <w:i w:val="0"/>
          <w:iCs/>
          <w:szCs w:val="24"/>
        </w:rPr>
        <w:t>Interest expenses</w:t>
      </w:r>
    </w:p>
    <w:p w14:paraId="282956F3" w14:textId="77777777" w:rsidR="00003E7B" w:rsidRDefault="00003E7B" w:rsidP="00003E7B">
      <w:pPr>
        <w:spacing w:line="240" w:lineRule="atLeast"/>
        <w:ind w:left="547"/>
        <w:jc w:val="thaiDistribute"/>
        <w:rPr>
          <w:rFonts w:cs="Times New Roman"/>
          <w:szCs w:val="24"/>
          <w:lang w:bidi="th-TH"/>
        </w:rPr>
      </w:pPr>
    </w:p>
    <w:tbl>
      <w:tblPr>
        <w:tblW w:w="9441" w:type="dxa"/>
        <w:tblInd w:w="450" w:type="dxa"/>
        <w:tblLayout w:type="fixed"/>
        <w:tblCellMar>
          <w:left w:w="115" w:type="dxa"/>
          <w:right w:w="144" w:type="dxa"/>
        </w:tblCellMar>
        <w:tblLook w:val="0000" w:firstRow="0" w:lastRow="0" w:firstColumn="0" w:lastColumn="0" w:noHBand="0" w:noVBand="0"/>
      </w:tblPr>
      <w:tblGrid>
        <w:gridCol w:w="3690"/>
        <w:gridCol w:w="630"/>
        <w:gridCol w:w="1080"/>
        <w:gridCol w:w="279"/>
        <w:gridCol w:w="1071"/>
        <w:gridCol w:w="279"/>
        <w:gridCol w:w="1062"/>
        <w:gridCol w:w="279"/>
        <w:gridCol w:w="1071"/>
      </w:tblGrid>
      <w:tr w:rsidR="00670877" w:rsidRPr="007E65DA" w14:paraId="2887F6A5" w14:textId="77777777" w:rsidTr="00670877">
        <w:trPr>
          <w:tblHeader/>
        </w:trPr>
        <w:tc>
          <w:tcPr>
            <w:tcW w:w="3690" w:type="dxa"/>
            <w:vAlign w:val="bottom"/>
          </w:tcPr>
          <w:p w14:paraId="11C8B10D" w14:textId="77777777" w:rsidR="00670877" w:rsidRPr="000416F4" w:rsidRDefault="00670877">
            <w:pPr>
              <w:tabs>
                <w:tab w:val="decimal" w:pos="680"/>
              </w:tabs>
              <w:spacing w:line="240" w:lineRule="atLeast"/>
              <w:ind w:left="-108" w:right="-83"/>
              <w:rPr>
                <w:rFonts w:cs="Times New Roman"/>
                <w:sz w:val="20"/>
                <w:lang w:eastAsia="zh-CN" w:bidi="th-TH"/>
              </w:rPr>
            </w:pPr>
          </w:p>
        </w:tc>
        <w:tc>
          <w:tcPr>
            <w:tcW w:w="630" w:type="dxa"/>
          </w:tcPr>
          <w:p w14:paraId="5B3CF273" w14:textId="77777777" w:rsidR="00670877" w:rsidRPr="000416F4" w:rsidRDefault="00670877">
            <w:pPr>
              <w:spacing w:line="240" w:lineRule="atLeast"/>
              <w:ind w:left="-40" w:right="-108" w:firstLine="2"/>
              <w:jc w:val="center"/>
              <w:rPr>
                <w:rFonts w:cs="Times New Roman"/>
                <w:b/>
                <w:bCs/>
                <w:i/>
                <w:iCs/>
                <w:sz w:val="20"/>
                <w:lang w:bidi="th-TH"/>
              </w:rPr>
            </w:pPr>
          </w:p>
        </w:tc>
        <w:tc>
          <w:tcPr>
            <w:tcW w:w="2430" w:type="dxa"/>
            <w:gridSpan w:val="3"/>
            <w:vAlign w:val="bottom"/>
          </w:tcPr>
          <w:p w14:paraId="4C2DFE7E" w14:textId="77777777" w:rsidR="00670877" w:rsidRPr="000416F4" w:rsidRDefault="00670877">
            <w:pPr>
              <w:spacing w:line="280" w:lineRule="atLeast"/>
              <w:ind w:left="58" w:right="-108" w:firstLine="2"/>
              <w:jc w:val="center"/>
              <w:rPr>
                <w:rFonts w:cs="Times New Roman"/>
                <w:b/>
                <w:bCs/>
                <w:sz w:val="20"/>
                <w:lang w:bidi="th-TH"/>
              </w:rPr>
            </w:pPr>
            <w:r w:rsidRPr="000416F4">
              <w:rPr>
                <w:rFonts w:cs="Times New Roman"/>
                <w:b/>
                <w:bCs/>
                <w:sz w:val="20"/>
                <w:lang w:bidi="th-TH"/>
              </w:rPr>
              <w:t xml:space="preserve">Consolidated  </w:t>
            </w:r>
          </w:p>
        </w:tc>
        <w:tc>
          <w:tcPr>
            <w:tcW w:w="279" w:type="dxa"/>
          </w:tcPr>
          <w:p w14:paraId="1B890403" w14:textId="77777777" w:rsidR="00670877" w:rsidRPr="000416F4" w:rsidRDefault="00670877">
            <w:pPr>
              <w:spacing w:line="280" w:lineRule="atLeast"/>
              <w:ind w:left="58" w:right="-108" w:firstLine="2"/>
              <w:jc w:val="center"/>
              <w:rPr>
                <w:rFonts w:cs="Times New Roman"/>
                <w:b/>
                <w:bCs/>
                <w:sz w:val="20"/>
                <w:lang w:bidi="th-TH"/>
              </w:rPr>
            </w:pPr>
          </w:p>
        </w:tc>
        <w:tc>
          <w:tcPr>
            <w:tcW w:w="2412" w:type="dxa"/>
            <w:gridSpan w:val="3"/>
          </w:tcPr>
          <w:p w14:paraId="726BB191" w14:textId="77777777" w:rsidR="00670877" w:rsidRPr="000416F4" w:rsidRDefault="00670877">
            <w:pPr>
              <w:spacing w:line="280" w:lineRule="atLeast"/>
              <w:ind w:left="58" w:right="-108" w:firstLine="2"/>
              <w:jc w:val="center"/>
              <w:rPr>
                <w:rFonts w:cs="Times New Roman"/>
                <w:b/>
                <w:bCs/>
                <w:sz w:val="20"/>
                <w:lang w:bidi="th-TH"/>
              </w:rPr>
            </w:pPr>
            <w:r w:rsidRPr="000416F4">
              <w:rPr>
                <w:rFonts w:cs="Times New Roman"/>
                <w:b/>
                <w:bCs/>
                <w:sz w:val="20"/>
                <w:lang w:bidi="th-TH"/>
              </w:rPr>
              <w:t>The Bank</w:t>
            </w:r>
          </w:p>
        </w:tc>
      </w:tr>
      <w:tr w:rsidR="00670877" w:rsidRPr="007E65DA" w14:paraId="02AA3163" w14:textId="77777777" w:rsidTr="00670877">
        <w:trPr>
          <w:trHeight w:val="91"/>
          <w:tblHeader/>
        </w:trPr>
        <w:tc>
          <w:tcPr>
            <w:tcW w:w="3690" w:type="dxa"/>
            <w:vAlign w:val="bottom"/>
          </w:tcPr>
          <w:p w14:paraId="030DF23C" w14:textId="77777777" w:rsidR="00670877" w:rsidRPr="000416F4" w:rsidRDefault="00670877">
            <w:pPr>
              <w:ind w:firstLine="8"/>
              <w:rPr>
                <w:rFonts w:cs="Times New Roman"/>
                <w:b/>
                <w:bCs/>
                <w:i/>
                <w:iCs/>
                <w:sz w:val="20"/>
                <w:lang w:eastAsia="th-TH"/>
              </w:rPr>
            </w:pPr>
            <w:r w:rsidRPr="000416F4">
              <w:rPr>
                <w:rFonts w:cs="Times New Roman"/>
                <w:b/>
                <w:bCs/>
                <w:i/>
                <w:iCs/>
                <w:sz w:val="20"/>
                <w:lang w:val="en-US" w:bidi="th-TH"/>
              </w:rPr>
              <w:t>For the six-month periods ended 30 June</w:t>
            </w:r>
          </w:p>
        </w:tc>
        <w:tc>
          <w:tcPr>
            <w:tcW w:w="630" w:type="dxa"/>
          </w:tcPr>
          <w:p w14:paraId="4912968D" w14:textId="77777777" w:rsidR="00670877" w:rsidRPr="000416F4" w:rsidRDefault="00670877">
            <w:pPr>
              <w:spacing w:line="240" w:lineRule="atLeast"/>
              <w:ind w:left="-40" w:firstLine="2"/>
              <w:jc w:val="center"/>
              <w:rPr>
                <w:rFonts w:cs="Times New Roman"/>
                <w:i/>
                <w:iCs/>
                <w:color w:val="000000"/>
                <w:sz w:val="20"/>
              </w:rPr>
            </w:pPr>
            <w:r w:rsidRPr="000416F4">
              <w:rPr>
                <w:rFonts w:cs="Times New Roman"/>
                <w:i/>
                <w:iCs/>
                <w:color w:val="000000"/>
                <w:sz w:val="20"/>
              </w:rPr>
              <w:t>Note</w:t>
            </w:r>
          </w:p>
        </w:tc>
        <w:tc>
          <w:tcPr>
            <w:tcW w:w="1080" w:type="dxa"/>
          </w:tcPr>
          <w:p w14:paraId="69268640" w14:textId="77777777" w:rsidR="00670877" w:rsidRPr="000416F4" w:rsidRDefault="00670877">
            <w:pPr>
              <w:spacing w:line="240" w:lineRule="atLeast"/>
              <w:jc w:val="center"/>
              <w:rPr>
                <w:rFonts w:cs="Times New Roman"/>
                <w:color w:val="000000"/>
                <w:sz w:val="20"/>
              </w:rPr>
            </w:pPr>
            <w:r w:rsidRPr="000416F4">
              <w:rPr>
                <w:rFonts w:cs="Times New Roman"/>
                <w:color w:val="000000"/>
                <w:sz w:val="20"/>
              </w:rPr>
              <w:t>2025</w:t>
            </w:r>
          </w:p>
        </w:tc>
        <w:tc>
          <w:tcPr>
            <w:tcW w:w="279" w:type="dxa"/>
          </w:tcPr>
          <w:p w14:paraId="05F92CBB" w14:textId="77777777" w:rsidR="00670877" w:rsidRPr="000416F4" w:rsidRDefault="00670877">
            <w:pPr>
              <w:spacing w:line="240" w:lineRule="atLeast"/>
              <w:jc w:val="center"/>
              <w:rPr>
                <w:rFonts w:cs="Times New Roman"/>
                <w:color w:val="000000"/>
                <w:sz w:val="20"/>
              </w:rPr>
            </w:pPr>
          </w:p>
        </w:tc>
        <w:tc>
          <w:tcPr>
            <w:tcW w:w="1071" w:type="dxa"/>
            <w:vAlign w:val="bottom"/>
          </w:tcPr>
          <w:p w14:paraId="4335AF7D" w14:textId="77777777" w:rsidR="00670877" w:rsidRPr="000416F4" w:rsidRDefault="00670877">
            <w:pPr>
              <w:spacing w:line="240" w:lineRule="atLeast"/>
              <w:jc w:val="center"/>
              <w:rPr>
                <w:rFonts w:cs="Times New Roman"/>
                <w:color w:val="000000"/>
                <w:sz w:val="20"/>
              </w:rPr>
            </w:pPr>
            <w:r w:rsidRPr="000416F4">
              <w:rPr>
                <w:rFonts w:cs="Times New Roman"/>
                <w:color w:val="000000"/>
                <w:sz w:val="20"/>
              </w:rPr>
              <w:t>2024</w:t>
            </w:r>
          </w:p>
        </w:tc>
        <w:tc>
          <w:tcPr>
            <w:tcW w:w="279" w:type="dxa"/>
            <w:vAlign w:val="bottom"/>
          </w:tcPr>
          <w:p w14:paraId="7D9A3908" w14:textId="77777777" w:rsidR="00670877" w:rsidRPr="000416F4" w:rsidRDefault="00670877">
            <w:pPr>
              <w:spacing w:line="240" w:lineRule="atLeast"/>
              <w:jc w:val="center"/>
              <w:rPr>
                <w:rFonts w:cs="Times New Roman"/>
                <w:color w:val="000000"/>
                <w:sz w:val="20"/>
              </w:rPr>
            </w:pPr>
          </w:p>
        </w:tc>
        <w:tc>
          <w:tcPr>
            <w:tcW w:w="1062" w:type="dxa"/>
          </w:tcPr>
          <w:p w14:paraId="208AD3F5" w14:textId="77777777" w:rsidR="00670877" w:rsidRPr="000416F4" w:rsidRDefault="00670877">
            <w:pPr>
              <w:spacing w:line="240" w:lineRule="atLeast"/>
              <w:jc w:val="center"/>
              <w:rPr>
                <w:rFonts w:cs="Times New Roman"/>
                <w:color w:val="000000"/>
                <w:sz w:val="20"/>
              </w:rPr>
            </w:pPr>
            <w:r w:rsidRPr="000416F4">
              <w:rPr>
                <w:rFonts w:cs="Times New Roman"/>
                <w:color w:val="000000"/>
                <w:sz w:val="20"/>
              </w:rPr>
              <w:t>2025</w:t>
            </w:r>
          </w:p>
        </w:tc>
        <w:tc>
          <w:tcPr>
            <w:tcW w:w="279" w:type="dxa"/>
          </w:tcPr>
          <w:p w14:paraId="08F20EC9" w14:textId="77777777" w:rsidR="00670877" w:rsidRPr="000416F4" w:rsidRDefault="00670877">
            <w:pPr>
              <w:spacing w:line="240" w:lineRule="atLeast"/>
              <w:jc w:val="center"/>
              <w:rPr>
                <w:rFonts w:cs="Times New Roman"/>
                <w:color w:val="000000"/>
                <w:sz w:val="20"/>
              </w:rPr>
            </w:pPr>
          </w:p>
        </w:tc>
        <w:tc>
          <w:tcPr>
            <w:tcW w:w="1071" w:type="dxa"/>
            <w:vAlign w:val="bottom"/>
          </w:tcPr>
          <w:p w14:paraId="492DF203" w14:textId="77777777" w:rsidR="00670877" w:rsidRPr="000416F4" w:rsidRDefault="00670877">
            <w:pPr>
              <w:spacing w:line="240" w:lineRule="atLeast"/>
              <w:jc w:val="center"/>
              <w:rPr>
                <w:rFonts w:cs="Times New Roman"/>
                <w:color w:val="000000"/>
                <w:sz w:val="20"/>
              </w:rPr>
            </w:pPr>
            <w:r w:rsidRPr="000416F4">
              <w:rPr>
                <w:rFonts w:cs="Times New Roman"/>
                <w:color w:val="000000"/>
                <w:sz w:val="20"/>
              </w:rPr>
              <w:t>2024</w:t>
            </w:r>
          </w:p>
        </w:tc>
      </w:tr>
      <w:tr w:rsidR="00670877" w:rsidRPr="007E65DA" w14:paraId="07191FFF" w14:textId="77777777" w:rsidTr="00670877">
        <w:trPr>
          <w:trHeight w:val="91"/>
          <w:tblHeader/>
        </w:trPr>
        <w:tc>
          <w:tcPr>
            <w:tcW w:w="3690" w:type="dxa"/>
            <w:vAlign w:val="bottom"/>
          </w:tcPr>
          <w:p w14:paraId="563563B4" w14:textId="77777777" w:rsidR="00670877" w:rsidRPr="000416F4" w:rsidRDefault="00670877">
            <w:pPr>
              <w:ind w:firstLine="8"/>
              <w:rPr>
                <w:rFonts w:cs="Times New Roman"/>
                <w:b/>
                <w:bCs/>
                <w:i/>
                <w:iCs/>
                <w:sz w:val="20"/>
                <w:lang w:val="en-US" w:bidi="th-TH"/>
              </w:rPr>
            </w:pPr>
          </w:p>
        </w:tc>
        <w:tc>
          <w:tcPr>
            <w:tcW w:w="630" w:type="dxa"/>
          </w:tcPr>
          <w:p w14:paraId="593EC7D5" w14:textId="77777777" w:rsidR="00670877" w:rsidRPr="000416F4" w:rsidRDefault="00670877">
            <w:pPr>
              <w:spacing w:line="240" w:lineRule="atLeast"/>
              <w:ind w:left="-40" w:right="-108" w:firstLine="2"/>
              <w:jc w:val="center"/>
              <w:rPr>
                <w:rFonts w:cs="Times New Roman"/>
                <w:i/>
                <w:iCs/>
                <w:sz w:val="20"/>
              </w:rPr>
            </w:pPr>
          </w:p>
        </w:tc>
        <w:tc>
          <w:tcPr>
            <w:tcW w:w="5121" w:type="dxa"/>
            <w:gridSpan w:val="7"/>
            <w:vAlign w:val="bottom"/>
          </w:tcPr>
          <w:p w14:paraId="5885263F" w14:textId="77777777" w:rsidR="00670877" w:rsidRPr="000416F4" w:rsidRDefault="00670877">
            <w:pPr>
              <w:spacing w:line="240" w:lineRule="atLeast"/>
              <w:ind w:left="58" w:right="-108" w:firstLine="2"/>
              <w:jc w:val="center"/>
              <w:rPr>
                <w:rFonts w:cs="Times New Roman"/>
                <w:i/>
                <w:iCs/>
                <w:sz w:val="20"/>
              </w:rPr>
            </w:pPr>
            <w:r w:rsidRPr="000416F4">
              <w:rPr>
                <w:rFonts w:cs="Times New Roman"/>
                <w:i/>
                <w:iCs/>
                <w:sz w:val="20"/>
              </w:rPr>
              <w:t>(in thousand Baht)</w:t>
            </w:r>
          </w:p>
        </w:tc>
      </w:tr>
      <w:tr w:rsidR="00E5423B" w:rsidRPr="00317AC4" w14:paraId="7A7961DE" w14:textId="77777777" w:rsidTr="00670877">
        <w:tc>
          <w:tcPr>
            <w:tcW w:w="3690" w:type="dxa"/>
          </w:tcPr>
          <w:p w14:paraId="69ED3CB2" w14:textId="77777777" w:rsidR="00E5423B" w:rsidRPr="000416F4" w:rsidRDefault="00E5423B" w:rsidP="00E5423B">
            <w:pPr>
              <w:ind w:left="11"/>
              <w:rPr>
                <w:rFonts w:cs="Times New Roman"/>
                <w:b/>
                <w:bCs/>
                <w:color w:val="000000"/>
                <w:sz w:val="20"/>
                <w:lang w:val="en-US"/>
              </w:rPr>
            </w:pPr>
            <w:r w:rsidRPr="000416F4">
              <w:rPr>
                <w:rFonts w:cs="Times New Roman"/>
                <w:color w:val="000000"/>
                <w:sz w:val="20"/>
                <w:lang w:val="en-US"/>
              </w:rPr>
              <w:t>Deposits</w:t>
            </w:r>
          </w:p>
        </w:tc>
        <w:tc>
          <w:tcPr>
            <w:tcW w:w="630" w:type="dxa"/>
          </w:tcPr>
          <w:p w14:paraId="4D3E684F" w14:textId="77777777" w:rsidR="00E5423B" w:rsidRPr="000416F4" w:rsidRDefault="00E5423B" w:rsidP="00E5423B">
            <w:pPr>
              <w:spacing w:line="240" w:lineRule="atLeast"/>
              <w:ind w:left="-40" w:firstLine="2"/>
              <w:jc w:val="center"/>
              <w:rPr>
                <w:rFonts w:cs="Times New Roman"/>
                <w:i/>
                <w:iCs/>
                <w:color w:val="000000"/>
                <w:sz w:val="20"/>
              </w:rPr>
            </w:pPr>
            <w:r w:rsidRPr="000416F4">
              <w:rPr>
                <w:rFonts w:cs="Times New Roman"/>
                <w:i/>
                <w:iCs/>
                <w:color w:val="000000"/>
                <w:sz w:val="20"/>
              </w:rPr>
              <w:t>31</w:t>
            </w:r>
          </w:p>
        </w:tc>
        <w:tc>
          <w:tcPr>
            <w:tcW w:w="1080" w:type="dxa"/>
          </w:tcPr>
          <w:p w14:paraId="6E346AE6" w14:textId="66DE01C7" w:rsidR="00E5423B" w:rsidRPr="000416F4" w:rsidRDefault="00E5423B" w:rsidP="00E5423B">
            <w:pPr>
              <w:tabs>
                <w:tab w:val="decimal" w:pos="872"/>
              </w:tabs>
              <w:ind w:left="-30" w:right="-140" w:firstLine="2"/>
              <w:rPr>
                <w:rFonts w:cs="Times New Roman"/>
                <w:sz w:val="20"/>
              </w:rPr>
            </w:pPr>
            <w:r w:rsidRPr="000416F4">
              <w:rPr>
                <w:sz w:val="20"/>
              </w:rPr>
              <w:t>1,336,481</w:t>
            </w:r>
          </w:p>
        </w:tc>
        <w:tc>
          <w:tcPr>
            <w:tcW w:w="279" w:type="dxa"/>
          </w:tcPr>
          <w:p w14:paraId="6BF5EF57" w14:textId="77777777" w:rsidR="00E5423B" w:rsidRPr="000416F4" w:rsidRDefault="00E5423B" w:rsidP="00E5423B">
            <w:pPr>
              <w:tabs>
                <w:tab w:val="decimal" w:pos="820"/>
              </w:tabs>
              <w:ind w:left="-30" w:right="-140" w:firstLine="2"/>
              <w:rPr>
                <w:rFonts w:cs="Times New Roman"/>
                <w:color w:val="000000"/>
                <w:sz w:val="20"/>
              </w:rPr>
            </w:pPr>
          </w:p>
        </w:tc>
        <w:tc>
          <w:tcPr>
            <w:tcW w:w="1071" w:type="dxa"/>
          </w:tcPr>
          <w:p w14:paraId="54EBCB20" w14:textId="77777777" w:rsidR="00E5423B" w:rsidRPr="000416F4" w:rsidRDefault="00E5423B" w:rsidP="00E5423B">
            <w:pPr>
              <w:tabs>
                <w:tab w:val="decimal" w:pos="820"/>
              </w:tabs>
              <w:ind w:left="-30" w:right="-140" w:firstLine="2"/>
              <w:rPr>
                <w:rFonts w:cs="Times New Roman"/>
                <w:sz w:val="20"/>
              </w:rPr>
            </w:pPr>
            <w:r w:rsidRPr="000416F4">
              <w:rPr>
                <w:rFonts w:cs="Times New Roman"/>
                <w:sz w:val="20"/>
              </w:rPr>
              <w:t>1,191,525</w:t>
            </w:r>
          </w:p>
        </w:tc>
        <w:tc>
          <w:tcPr>
            <w:tcW w:w="279" w:type="dxa"/>
            <w:vAlign w:val="bottom"/>
          </w:tcPr>
          <w:p w14:paraId="74DC6177" w14:textId="77777777" w:rsidR="00E5423B" w:rsidRPr="000416F4" w:rsidRDefault="00E5423B" w:rsidP="00E5423B">
            <w:pPr>
              <w:tabs>
                <w:tab w:val="decimal" w:pos="820"/>
              </w:tabs>
              <w:ind w:left="-30" w:right="-140" w:firstLine="2"/>
              <w:rPr>
                <w:rFonts w:cs="Times New Roman"/>
                <w:sz w:val="20"/>
              </w:rPr>
            </w:pPr>
          </w:p>
        </w:tc>
        <w:tc>
          <w:tcPr>
            <w:tcW w:w="1062" w:type="dxa"/>
          </w:tcPr>
          <w:p w14:paraId="45940013" w14:textId="6731E542" w:rsidR="00E5423B" w:rsidRPr="000416F4" w:rsidRDefault="00E5423B" w:rsidP="00E5423B">
            <w:pPr>
              <w:tabs>
                <w:tab w:val="decimal" w:pos="863"/>
              </w:tabs>
              <w:ind w:left="-30" w:right="-140" w:firstLine="2"/>
              <w:rPr>
                <w:rFonts w:cs="Times New Roman"/>
                <w:sz w:val="20"/>
              </w:rPr>
            </w:pPr>
            <w:r w:rsidRPr="000416F4">
              <w:rPr>
                <w:sz w:val="20"/>
              </w:rPr>
              <w:t>1,336,774</w:t>
            </w:r>
          </w:p>
        </w:tc>
        <w:tc>
          <w:tcPr>
            <w:tcW w:w="279" w:type="dxa"/>
            <w:vAlign w:val="bottom"/>
          </w:tcPr>
          <w:p w14:paraId="59D3BDD4" w14:textId="77777777" w:rsidR="00E5423B" w:rsidRPr="000416F4" w:rsidRDefault="00E5423B" w:rsidP="00E5423B">
            <w:pPr>
              <w:tabs>
                <w:tab w:val="decimal" w:pos="820"/>
              </w:tabs>
              <w:ind w:left="-30" w:right="-140" w:firstLine="2"/>
              <w:rPr>
                <w:rFonts w:cs="Times New Roman"/>
                <w:sz w:val="20"/>
              </w:rPr>
            </w:pPr>
          </w:p>
        </w:tc>
        <w:tc>
          <w:tcPr>
            <w:tcW w:w="1071" w:type="dxa"/>
          </w:tcPr>
          <w:p w14:paraId="2B26618F" w14:textId="77777777" w:rsidR="00E5423B" w:rsidRPr="000416F4" w:rsidRDefault="00E5423B" w:rsidP="00E5423B">
            <w:pPr>
              <w:tabs>
                <w:tab w:val="decimal" w:pos="820"/>
              </w:tabs>
              <w:ind w:left="-30" w:right="-140" w:firstLine="2"/>
              <w:rPr>
                <w:rFonts w:cs="Times New Roman"/>
                <w:sz w:val="20"/>
              </w:rPr>
            </w:pPr>
            <w:r w:rsidRPr="000416F4">
              <w:rPr>
                <w:rFonts w:cs="Times New Roman"/>
                <w:sz w:val="20"/>
              </w:rPr>
              <w:t>1,191,844</w:t>
            </w:r>
          </w:p>
        </w:tc>
      </w:tr>
      <w:tr w:rsidR="00E5423B" w:rsidRPr="00317AC4" w14:paraId="4A27FB22" w14:textId="77777777" w:rsidTr="00670877">
        <w:tc>
          <w:tcPr>
            <w:tcW w:w="3690" w:type="dxa"/>
          </w:tcPr>
          <w:p w14:paraId="1DAC8753" w14:textId="77777777" w:rsidR="00E5423B" w:rsidRPr="000416F4" w:rsidRDefault="00E5423B" w:rsidP="00E5423B">
            <w:pPr>
              <w:spacing w:line="240" w:lineRule="atLeast"/>
              <w:ind w:left="191" w:hanging="191"/>
              <w:rPr>
                <w:rFonts w:cs="Times New Roman"/>
                <w:bCs/>
                <w:sz w:val="20"/>
              </w:rPr>
            </w:pPr>
            <w:r w:rsidRPr="000416F4">
              <w:rPr>
                <w:rFonts w:cs="Times New Roman"/>
                <w:color w:val="000000"/>
                <w:sz w:val="20"/>
                <w:lang w:val="en-US"/>
              </w:rPr>
              <w:t>Interbank and money market items</w:t>
            </w:r>
          </w:p>
        </w:tc>
        <w:tc>
          <w:tcPr>
            <w:tcW w:w="630" w:type="dxa"/>
          </w:tcPr>
          <w:p w14:paraId="7ED0306C" w14:textId="77777777" w:rsidR="00E5423B" w:rsidRPr="000416F4" w:rsidRDefault="00E5423B" w:rsidP="00E5423B">
            <w:pPr>
              <w:spacing w:line="240" w:lineRule="atLeast"/>
              <w:ind w:left="-40" w:firstLine="2"/>
              <w:jc w:val="center"/>
              <w:rPr>
                <w:rFonts w:cs="Times New Roman"/>
                <w:i/>
                <w:iCs/>
                <w:color w:val="000000"/>
                <w:sz w:val="20"/>
              </w:rPr>
            </w:pPr>
            <w:r w:rsidRPr="000416F4">
              <w:rPr>
                <w:rFonts w:cs="Times New Roman"/>
                <w:i/>
                <w:iCs/>
                <w:color w:val="000000"/>
                <w:sz w:val="20"/>
              </w:rPr>
              <w:t>31</w:t>
            </w:r>
          </w:p>
        </w:tc>
        <w:tc>
          <w:tcPr>
            <w:tcW w:w="1080" w:type="dxa"/>
          </w:tcPr>
          <w:p w14:paraId="13DEA50F" w14:textId="6DF72D18" w:rsidR="00E5423B" w:rsidRPr="000416F4" w:rsidRDefault="00E5423B" w:rsidP="00E5423B">
            <w:pPr>
              <w:pStyle w:val="acctfourfigures"/>
              <w:tabs>
                <w:tab w:val="clear" w:pos="765"/>
                <w:tab w:val="decimal" w:pos="872"/>
              </w:tabs>
              <w:ind w:left="-30" w:right="-140" w:firstLine="2"/>
              <w:rPr>
                <w:rFonts w:cs="Times New Roman"/>
                <w:b/>
                <w:sz w:val="20"/>
                <w:lang w:bidi="th-TH"/>
              </w:rPr>
            </w:pPr>
            <w:r w:rsidRPr="000416F4">
              <w:rPr>
                <w:sz w:val="20"/>
              </w:rPr>
              <w:t>78,327</w:t>
            </w:r>
          </w:p>
        </w:tc>
        <w:tc>
          <w:tcPr>
            <w:tcW w:w="279" w:type="dxa"/>
          </w:tcPr>
          <w:p w14:paraId="5F6EF3CF" w14:textId="77777777" w:rsidR="00E5423B" w:rsidRPr="000416F4" w:rsidRDefault="00E5423B" w:rsidP="00E5423B">
            <w:pPr>
              <w:tabs>
                <w:tab w:val="decimal" w:pos="820"/>
              </w:tabs>
              <w:ind w:left="-30" w:right="-140" w:firstLine="2"/>
              <w:rPr>
                <w:rFonts w:cs="Times New Roman"/>
                <w:color w:val="000000"/>
                <w:sz w:val="20"/>
              </w:rPr>
            </w:pPr>
          </w:p>
        </w:tc>
        <w:tc>
          <w:tcPr>
            <w:tcW w:w="1071" w:type="dxa"/>
          </w:tcPr>
          <w:p w14:paraId="3E8C315A" w14:textId="77777777" w:rsidR="00E5423B" w:rsidRPr="000416F4" w:rsidRDefault="00E5423B" w:rsidP="00E5423B">
            <w:pPr>
              <w:tabs>
                <w:tab w:val="decimal" w:pos="820"/>
              </w:tabs>
              <w:ind w:left="-30" w:right="-140" w:firstLine="2"/>
              <w:rPr>
                <w:rFonts w:cs="Times New Roman"/>
                <w:sz w:val="20"/>
                <w:lang w:val="en-US" w:bidi="th-TH"/>
              </w:rPr>
            </w:pPr>
            <w:r w:rsidRPr="000416F4">
              <w:rPr>
                <w:rFonts w:cs="Times New Roman"/>
                <w:sz w:val="20"/>
              </w:rPr>
              <w:t>78,203</w:t>
            </w:r>
          </w:p>
        </w:tc>
        <w:tc>
          <w:tcPr>
            <w:tcW w:w="279" w:type="dxa"/>
            <w:vAlign w:val="bottom"/>
          </w:tcPr>
          <w:p w14:paraId="234E2BC7" w14:textId="77777777" w:rsidR="00E5423B" w:rsidRPr="000416F4" w:rsidRDefault="00E5423B" w:rsidP="00E5423B">
            <w:pPr>
              <w:tabs>
                <w:tab w:val="decimal" w:pos="820"/>
              </w:tabs>
              <w:ind w:left="-30" w:right="-140" w:firstLine="2"/>
              <w:rPr>
                <w:rFonts w:cs="Times New Roman"/>
                <w:b/>
                <w:sz w:val="20"/>
                <w:cs/>
                <w:lang w:bidi="th-TH"/>
              </w:rPr>
            </w:pPr>
          </w:p>
        </w:tc>
        <w:tc>
          <w:tcPr>
            <w:tcW w:w="1062" w:type="dxa"/>
          </w:tcPr>
          <w:p w14:paraId="08F24238" w14:textId="0035042D" w:rsidR="00E5423B" w:rsidRPr="000416F4" w:rsidRDefault="00E5423B" w:rsidP="00E5423B">
            <w:pPr>
              <w:tabs>
                <w:tab w:val="decimal" w:pos="863"/>
              </w:tabs>
              <w:ind w:left="-30" w:right="-140" w:firstLine="2"/>
              <w:rPr>
                <w:rFonts w:cs="Times New Roman"/>
                <w:b/>
                <w:sz w:val="20"/>
                <w:cs/>
                <w:lang w:bidi="th-TH"/>
              </w:rPr>
            </w:pPr>
            <w:r w:rsidRPr="000416F4">
              <w:rPr>
                <w:sz w:val="20"/>
              </w:rPr>
              <w:t>78,327</w:t>
            </w:r>
          </w:p>
        </w:tc>
        <w:tc>
          <w:tcPr>
            <w:tcW w:w="279" w:type="dxa"/>
            <w:vAlign w:val="bottom"/>
          </w:tcPr>
          <w:p w14:paraId="50E3186A" w14:textId="77777777" w:rsidR="00E5423B" w:rsidRPr="000416F4" w:rsidRDefault="00E5423B" w:rsidP="00E5423B">
            <w:pPr>
              <w:tabs>
                <w:tab w:val="decimal" w:pos="820"/>
              </w:tabs>
              <w:ind w:left="-30" w:right="-140" w:firstLine="2"/>
              <w:rPr>
                <w:rFonts w:cs="Times New Roman"/>
                <w:b/>
                <w:sz w:val="20"/>
                <w:cs/>
                <w:lang w:bidi="th-TH"/>
              </w:rPr>
            </w:pPr>
          </w:p>
        </w:tc>
        <w:tc>
          <w:tcPr>
            <w:tcW w:w="1071" w:type="dxa"/>
          </w:tcPr>
          <w:p w14:paraId="332C6B95" w14:textId="77777777" w:rsidR="00E5423B" w:rsidRPr="000416F4" w:rsidRDefault="00E5423B" w:rsidP="00E5423B">
            <w:pPr>
              <w:tabs>
                <w:tab w:val="decimal" w:pos="820"/>
              </w:tabs>
              <w:ind w:left="-30" w:right="-140" w:firstLine="2"/>
              <w:rPr>
                <w:rFonts w:cs="Times New Roman"/>
                <w:b/>
                <w:sz w:val="20"/>
                <w:cs/>
                <w:lang w:bidi="th-TH"/>
              </w:rPr>
            </w:pPr>
            <w:r w:rsidRPr="000416F4">
              <w:rPr>
                <w:rFonts w:cs="Times New Roman"/>
                <w:sz w:val="20"/>
              </w:rPr>
              <w:t>78,203</w:t>
            </w:r>
          </w:p>
        </w:tc>
      </w:tr>
      <w:tr w:rsidR="00E5423B" w:rsidRPr="00317AC4" w14:paraId="4756BA38" w14:textId="77777777" w:rsidTr="00670877">
        <w:tc>
          <w:tcPr>
            <w:tcW w:w="3690" w:type="dxa"/>
          </w:tcPr>
          <w:p w14:paraId="7ADA368B" w14:textId="77777777" w:rsidR="00E5423B" w:rsidRPr="000416F4" w:rsidRDefault="00E5423B" w:rsidP="00E5423B">
            <w:pPr>
              <w:spacing w:line="240" w:lineRule="atLeast"/>
              <w:ind w:left="191" w:hanging="191"/>
              <w:rPr>
                <w:rFonts w:cs="Times New Roman"/>
                <w:sz w:val="20"/>
              </w:rPr>
            </w:pPr>
            <w:r w:rsidRPr="000416F4">
              <w:rPr>
                <w:rFonts w:cs="Times New Roman"/>
                <w:sz w:val="20"/>
              </w:rPr>
              <w:t>Debt issued and borrowings</w:t>
            </w:r>
            <w:r w:rsidRPr="000416F4" w:rsidDel="00DF4A59">
              <w:rPr>
                <w:rFonts w:cs="Times New Roman"/>
                <w:sz w:val="20"/>
              </w:rPr>
              <w:t xml:space="preserve"> </w:t>
            </w:r>
          </w:p>
          <w:p w14:paraId="206B619E" w14:textId="77777777" w:rsidR="00E5423B" w:rsidRPr="000416F4" w:rsidRDefault="00E5423B" w:rsidP="00E5423B">
            <w:pPr>
              <w:spacing w:line="240" w:lineRule="atLeast"/>
              <w:ind w:left="191" w:hanging="191"/>
              <w:rPr>
                <w:rFonts w:cs="Times New Roman"/>
                <w:bCs/>
                <w:sz w:val="20"/>
              </w:rPr>
            </w:pPr>
            <w:r w:rsidRPr="000416F4">
              <w:rPr>
                <w:rFonts w:cs="Times New Roman"/>
                <w:sz w:val="20"/>
              </w:rPr>
              <w:t xml:space="preserve">   - Subordinated debentures</w:t>
            </w:r>
          </w:p>
        </w:tc>
        <w:tc>
          <w:tcPr>
            <w:tcW w:w="630" w:type="dxa"/>
            <w:vAlign w:val="bottom"/>
          </w:tcPr>
          <w:p w14:paraId="528CAC42" w14:textId="77777777" w:rsidR="00E5423B" w:rsidRPr="000416F4" w:rsidRDefault="00E5423B" w:rsidP="00E5423B">
            <w:pPr>
              <w:spacing w:line="240" w:lineRule="atLeast"/>
              <w:ind w:left="-40" w:firstLine="2"/>
              <w:jc w:val="center"/>
              <w:rPr>
                <w:rFonts w:cs="Times New Roman"/>
                <w:i/>
                <w:iCs/>
                <w:color w:val="000000"/>
                <w:sz w:val="20"/>
              </w:rPr>
            </w:pPr>
            <w:r w:rsidRPr="000416F4">
              <w:rPr>
                <w:rFonts w:cs="Times New Roman"/>
                <w:i/>
                <w:iCs/>
                <w:color w:val="000000"/>
                <w:sz w:val="20"/>
              </w:rPr>
              <w:t>31</w:t>
            </w:r>
          </w:p>
        </w:tc>
        <w:tc>
          <w:tcPr>
            <w:tcW w:w="1080" w:type="dxa"/>
          </w:tcPr>
          <w:p w14:paraId="042BE63A" w14:textId="77777777" w:rsidR="00E5423B" w:rsidRPr="000416F4" w:rsidRDefault="00E5423B" w:rsidP="00E5423B">
            <w:pPr>
              <w:pStyle w:val="acctfourfigures"/>
              <w:tabs>
                <w:tab w:val="clear" w:pos="765"/>
                <w:tab w:val="decimal" w:pos="872"/>
              </w:tabs>
              <w:ind w:left="-30" w:right="-140" w:firstLine="2"/>
              <w:rPr>
                <w:sz w:val="20"/>
              </w:rPr>
            </w:pPr>
          </w:p>
          <w:p w14:paraId="79B95337" w14:textId="23E0DA85" w:rsidR="00E5423B" w:rsidRPr="000416F4" w:rsidRDefault="00E5423B" w:rsidP="00E5423B">
            <w:pPr>
              <w:pStyle w:val="acctfourfigures"/>
              <w:tabs>
                <w:tab w:val="clear" w:pos="765"/>
                <w:tab w:val="decimal" w:pos="872"/>
              </w:tabs>
              <w:ind w:left="-30" w:right="-140" w:firstLine="2"/>
              <w:rPr>
                <w:rFonts w:cs="Times New Roman"/>
                <w:bCs/>
                <w:sz w:val="20"/>
                <w:lang w:bidi="th-TH"/>
              </w:rPr>
            </w:pPr>
            <w:r w:rsidRPr="000416F4">
              <w:rPr>
                <w:sz w:val="20"/>
              </w:rPr>
              <w:t>91,717</w:t>
            </w:r>
          </w:p>
        </w:tc>
        <w:tc>
          <w:tcPr>
            <w:tcW w:w="279" w:type="dxa"/>
            <w:vAlign w:val="bottom"/>
          </w:tcPr>
          <w:p w14:paraId="55BA4CC1" w14:textId="77777777" w:rsidR="00E5423B" w:rsidRPr="000416F4" w:rsidRDefault="00E5423B" w:rsidP="00E5423B">
            <w:pPr>
              <w:tabs>
                <w:tab w:val="decimal" w:pos="820"/>
              </w:tabs>
              <w:ind w:left="-30" w:right="-140" w:firstLine="2"/>
              <w:rPr>
                <w:rFonts w:cs="Times New Roman"/>
                <w:color w:val="000000"/>
                <w:sz w:val="20"/>
              </w:rPr>
            </w:pPr>
          </w:p>
        </w:tc>
        <w:tc>
          <w:tcPr>
            <w:tcW w:w="1071" w:type="dxa"/>
          </w:tcPr>
          <w:p w14:paraId="671F77FB" w14:textId="77777777" w:rsidR="00E5423B" w:rsidRPr="000416F4" w:rsidRDefault="00E5423B" w:rsidP="00E5423B">
            <w:pPr>
              <w:pStyle w:val="acctfourfigures"/>
              <w:tabs>
                <w:tab w:val="clear" w:pos="765"/>
                <w:tab w:val="decimal" w:pos="872"/>
              </w:tabs>
              <w:ind w:left="-30" w:right="-140" w:firstLine="2"/>
              <w:rPr>
                <w:rFonts w:cs="Times New Roman"/>
                <w:bCs/>
                <w:sz w:val="20"/>
                <w:lang w:bidi="th-TH"/>
              </w:rPr>
            </w:pPr>
          </w:p>
          <w:p w14:paraId="3D4AB94B" w14:textId="77777777" w:rsidR="00E5423B" w:rsidRPr="000416F4" w:rsidRDefault="00E5423B" w:rsidP="00E5423B">
            <w:pPr>
              <w:tabs>
                <w:tab w:val="decimal" w:pos="820"/>
              </w:tabs>
              <w:ind w:left="-30" w:right="-140" w:firstLine="2"/>
              <w:rPr>
                <w:rFonts w:cs="Times New Roman"/>
                <w:sz w:val="20"/>
              </w:rPr>
            </w:pPr>
            <w:r w:rsidRPr="000416F4">
              <w:rPr>
                <w:rFonts w:cs="Times New Roman"/>
                <w:sz w:val="20"/>
              </w:rPr>
              <w:t>91,155</w:t>
            </w:r>
          </w:p>
        </w:tc>
        <w:tc>
          <w:tcPr>
            <w:tcW w:w="279" w:type="dxa"/>
            <w:vAlign w:val="bottom"/>
          </w:tcPr>
          <w:p w14:paraId="76B3354E" w14:textId="77777777" w:rsidR="00E5423B" w:rsidRPr="000416F4" w:rsidRDefault="00E5423B" w:rsidP="00E5423B">
            <w:pPr>
              <w:tabs>
                <w:tab w:val="decimal" w:pos="820"/>
              </w:tabs>
              <w:ind w:left="-30" w:right="-140" w:firstLine="2"/>
              <w:rPr>
                <w:rFonts w:cs="Times New Roman"/>
                <w:bCs/>
                <w:sz w:val="20"/>
                <w:lang w:val="en-US" w:bidi="th-TH"/>
              </w:rPr>
            </w:pPr>
          </w:p>
        </w:tc>
        <w:tc>
          <w:tcPr>
            <w:tcW w:w="1062" w:type="dxa"/>
          </w:tcPr>
          <w:p w14:paraId="12A96EE7" w14:textId="77777777" w:rsidR="00E5423B" w:rsidRPr="000416F4" w:rsidRDefault="00E5423B" w:rsidP="00E5423B">
            <w:pPr>
              <w:tabs>
                <w:tab w:val="decimal" w:pos="863"/>
              </w:tabs>
              <w:ind w:left="-30" w:right="-140" w:firstLine="2"/>
              <w:rPr>
                <w:rFonts w:cs="Times New Roman"/>
                <w:bCs/>
                <w:sz w:val="20"/>
                <w:lang w:val="en-US" w:bidi="th-TH"/>
              </w:rPr>
            </w:pPr>
          </w:p>
          <w:p w14:paraId="5410E0FA" w14:textId="1184E464" w:rsidR="00E5423B" w:rsidRPr="000416F4" w:rsidRDefault="00E5423B" w:rsidP="00E5423B">
            <w:pPr>
              <w:tabs>
                <w:tab w:val="decimal" w:pos="863"/>
              </w:tabs>
              <w:ind w:left="-30" w:right="-140" w:firstLine="2"/>
              <w:rPr>
                <w:rFonts w:cs="Times New Roman"/>
                <w:bCs/>
                <w:sz w:val="20"/>
                <w:lang w:val="en-US" w:bidi="th-TH"/>
              </w:rPr>
            </w:pPr>
            <w:r w:rsidRPr="000416F4">
              <w:rPr>
                <w:sz w:val="20"/>
              </w:rPr>
              <w:t>91,717</w:t>
            </w:r>
          </w:p>
        </w:tc>
        <w:tc>
          <w:tcPr>
            <w:tcW w:w="279" w:type="dxa"/>
            <w:vAlign w:val="bottom"/>
          </w:tcPr>
          <w:p w14:paraId="2693C98A" w14:textId="77777777" w:rsidR="00E5423B" w:rsidRPr="000416F4" w:rsidRDefault="00E5423B" w:rsidP="00E5423B">
            <w:pPr>
              <w:tabs>
                <w:tab w:val="decimal" w:pos="820"/>
              </w:tabs>
              <w:ind w:left="-30" w:right="-140" w:firstLine="2"/>
              <w:rPr>
                <w:rFonts w:cs="Times New Roman"/>
                <w:bCs/>
                <w:sz w:val="20"/>
                <w:lang w:val="en-US" w:bidi="th-TH"/>
              </w:rPr>
            </w:pPr>
          </w:p>
        </w:tc>
        <w:tc>
          <w:tcPr>
            <w:tcW w:w="1071" w:type="dxa"/>
          </w:tcPr>
          <w:p w14:paraId="0EA76A22" w14:textId="77777777" w:rsidR="00E5423B" w:rsidRPr="000416F4" w:rsidRDefault="00E5423B" w:rsidP="00E5423B">
            <w:pPr>
              <w:tabs>
                <w:tab w:val="decimal" w:pos="863"/>
              </w:tabs>
              <w:ind w:left="-30" w:right="-140" w:firstLine="2"/>
              <w:rPr>
                <w:rFonts w:cs="Times New Roman"/>
                <w:bCs/>
                <w:sz w:val="20"/>
                <w:lang w:val="en-US" w:bidi="th-TH"/>
              </w:rPr>
            </w:pPr>
          </w:p>
          <w:p w14:paraId="479F5A44" w14:textId="77777777" w:rsidR="00E5423B" w:rsidRPr="000416F4" w:rsidRDefault="00E5423B" w:rsidP="00E5423B">
            <w:pPr>
              <w:tabs>
                <w:tab w:val="decimal" w:pos="820"/>
              </w:tabs>
              <w:ind w:left="-30" w:right="-140" w:firstLine="2"/>
              <w:rPr>
                <w:rFonts w:cs="Times New Roman"/>
                <w:bCs/>
                <w:sz w:val="20"/>
                <w:lang w:val="en-US" w:bidi="th-TH"/>
              </w:rPr>
            </w:pPr>
            <w:r w:rsidRPr="000416F4">
              <w:rPr>
                <w:rFonts w:cs="Times New Roman"/>
                <w:sz w:val="20"/>
              </w:rPr>
              <w:t>91,155</w:t>
            </w:r>
          </w:p>
        </w:tc>
      </w:tr>
      <w:tr w:rsidR="00E5423B" w:rsidRPr="00317AC4" w14:paraId="7763EFCF" w14:textId="77777777" w:rsidTr="00670877">
        <w:tc>
          <w:tcPr>
            <w:tcW w:w="3690" w:type="dxa"/>
          </w:tcPr>
          <w:p w14:paraId="6532D62D" w14:textId="77777777" w:rsidR="00E5423B" w:rsidRPr="000416F4" w:rsidRDefault="00E5423B" w:rsidP="00E5423B">
            <w:pPr>
              <w:spacing w:line="240" w:lineRule="atLeast"/>
              <w:ind w:left="191" w:hanging="191"/>
              <w:rPr>
                <w:rFonts w:cs="Times New Roman"/>
                <w:sz w:val="20"/>
              </w:rPr>
            </w:pPr>
            <w:r w:rsidRPr="000416F4">
              <w:rPr>
                <w:rFonts w:cs="Times New Roman"/>
                <w:sz w:val="20"/>
              </w:rPr>
              <w:t xml:space="preserve">Contribution to Deposit Protection </w:t>
            </w:r>
          </w:p>
        </w:tc>
        <w:tc>
          <w:tcPr>
            <w:tcW w:w="630" w:type="dxa"/>
          </w:tcPr>
          <w:p w14:paraId="6A4F6266" w14:textId="77777777" w:rsidR="00E5423B" w:rsidRPr="000416F4" w:rsidRDefault="00E5423B" w:rsidP="00E5423B">
            <w:pPr>
              <w:spacing w:line="240" w:lineRule="atLeast"/>
              <w:ind w:left="-40" w:firstLine="2"/>
              <w:jc w:val="center"/>
              <w:rPr>
                <w:rFonts w:cs="Times New Roman"/>
                <w:i/>
                <w:iCs/>
                <w:color w:val="000000"/>
                <w:sz w:val="20"/>
              </w:rPr>
            </w:pPr>
          </w:p>
        </w:tc>
        <w:tc>
          <w:tcPr>
            <w:tcW w:w="1080" w:type="dxa"/>
          </w:tcPr>
          <w:p w14:paraId="027ECC09" w14:textId="77777777" w:rsidR="00E5423B" w:rsidRPr="000416F4" w:rsidRDefault="00E5423B" w:rsidP="00E5423B">
            <w:pPr>
              <w:pStyle w:val="acctfourfigures"/>
              <w:tabs>
                <w:tab w:val="clear" w:pos="765"/>
                <w:tab w:val="decimal" w:pos="872"/>
              </w:tabs>
              <w:ind w:left="-30" w:right="-140" w:firstLine="2"/>
              <w:rPr>
                <w:rFonts w:cs="Times New Roman"/>
                <w:bCs/>
                <w:sz w:val="20"/>
              </w:rPr>
            </w:pPr>
          </w:p>
        </w:tc>
        <w:tc>
          <w:tcPr>
            <w:tcW w:w="279" w:type="dxa"/>
            <w:vAlign w:val="bottom"/>
          </w:tcPr>
          <w:p w14:paraId="556614BD" w14:textId="77777777" w:rsidR="00E5423B" w:rsidRPr="000416F4" w:rsidRDefault="00E5423B" w:rsidP="00E5423B">
            <w:pPr>
              <w:tabs>
                <w:tab w:val="decimal" w:pos="820"/>
              </w:tabs>
              <w:ind w:left="-30" w:right="-140" w:firstLine="2"/>
              <w:rPr>
                <w:rFonts w:cs="Times New Roman"/>
                <w:color w:val="000000"/>
                <w:sz w:val="20"/>
              </w:rPr>
            </w:pPr>
          </w:p>
        </w:tc>
        <w:tc>
          <w:tcPr>
            <w:tcW w:w="1071" w:type="dxa"/>
          </w:tcPr>
          <w:p w14:paraId="48367B97" w14:textId="77777777" w:rsidR="00E5423B" w:rsidRPr="000416F4" w:rsidRDefault="00E5423B" w:rsidP="00E5423B">
            <w:pPr>
              <w:tabs>
                <w:tab w:val="decimal" w:pos="820"/>
              </w:tabs>
              <w:ind w:left="-30" w:right="-140" w:firstLine="2"/>
              <w:rPr>
                <w:rFonts w:cs="Times New Roman"/>
                <w:sz w:val="20"/>
              </w:rPr>
            </w:pPr>
          </w:p>
        </w:tc>
        <w:tc>
          <w:tcPr>
            <w:tcW w:w="279" w:type="dxa"/>
            <w:vAlign w:val="bottom"/>
          </w:tcPr>
          <w:p w14:paraId="6D303408" w14:textId="77777777" w:rsidR="00E5423B" w:rsidRPr="000416F4" w:rsidRDefault="00E5423B" w:rsidP="00E5423B">
            <w:pPr>
              <w:tabs>
                <w:tab w:val="decimal" w:pos="820"/>
              </w:tabs>
              <w:ind w:left="-30" w:right="-140" w:firstLine="2"/>
              <w:rPr>
                <w:rFonts w:cs="Times New Roman"/>
                <w:bCs/>
                <w:sz w:val="20"/>
              </w:rPr>
            </w:pPr>
          </w:p>
        </w:tc>
        <w:tc>
          <w:tcPr>
            <w:tcW w:w="1062" w:type="dxa"/>
          </w:tcPr>
          <w:p w14:paraId="6D49117D" w14:textId="77777777" w:rsidR="00E5423B" w:rsidRPr="000416F4" w:rsidRDefault="00E5423B" w:rsidP="00E5423B">
            <w:pPr>
              <w:tabs>
                <w:tab w:val="decimal" w:pos="863"/>
              </w:tabs>
              <w:ind w:left="-30" w:right="-140" w:firstLine="2"/>
              <w:rPr>
                <w:rFonts w:cs="Times New Roman"/>
                <w:bCs/>
                <w:sz w:val="20"/>
              </w:rPr>
            </w:pPr>
          </w:p>
        </w:tc>
        <w:tc>
          <w:tcPr>
            <w:tcW w:w="279" w:type="dxa"/>
            <w:vAlign w:val="bottom"/>
          </w:tcPr>
          <w:p w14:paraId="2730C88C" w14:textId="77777777" w:rsidR="00E5423B" w:rsidRPr="000416F4" w:rsidRDefault="00E5423B" w:rsidP="00E5423B">
            <w:pPr>
              <w:tabs>
                <w:tab w:val="decimal" w:pos="820"/>
              </w:tabs>
              <w:ind w:left="-30" w:right="-140" w:firstLine="2"/>
              <w:rPr>
                <w:rFonts w:cs="Times New Roman"/>
                <w:bCs/>
                <w:sz w:val="20"/>
              </w:rPr>
            </w:pPr>
          </w:p>
        </w:tc>
        <w:tc>
          <w:tcPr>
            <w:tcW w:w="1071" w:type="dxa"/>
          </w:tcPr>
          <w:p w14:paraId="158A5823" w14:textId="77777777" w:rsidR="00E5423B" w:rsidRPr="000416F4" w:rsidRDefault="00E5423B" w:rsidP="00E5423B">
            <w:pPr>
              <w:tabs>
                <w:tab w:val="decimal" w:pos="820"/>
              </w:tabs>
              <w:ind w:left="-30" w:right="-140" w:firstLine="2"/>
              <w:rPr>
                <w:rFonts w:cs="Times New Roman"/>
                <w:bCs/>
                <w:sz w:val="20"/>
              </w:rPr>
            </w:pPr>
          </w:p>
        </w:tc>
      </w:tr>
      <w:tr w:rsidR="00E5423B" w:rsidRPr="00317AC4" w14:paraId="546AD531" w14:textId="77777777" w:rsidTr="00670877">
        <w:tc>
          <w:tcPr>
            <w:tcW w:w="3690" w:type="dxa"/>
          </w:tcPr>
          <w:p w14:paraId="4FF3C1C6" w14:textId="3F515DA1" w:rsidR="00E5423B" w:rsidRPr="000416F4" w:rsidRDefault="00E5423B" w:rsidP="00E5423B">
            <w:pPr>
              <w:spacing w:line="240" w:lineRule="atLeast"/>
              <w:ind w:left="191" w:hanging="191"/>
              <w:rPr>
                <w:rFonts w:cs="Times New Roman"/>
                <w:bCs/>
                <w:sz w:val="20"/>
                <w:vertAlign w:val="superscript"/>
              </w:rPr>
            </w:pPr>
            <w:r w:rsidRPr="000416F4">
              <w:rPr>
                <w:rFonts w:cs="Times New Roman"/>
                <w:sz w:val="20"/>
              </w:rPr>
              <w:t xml:space="preserve">   Agency and BoT</w:t>
            </w:r>
            <w:r w:rsidR="006842E9" w:rsidRPr="000416F4">
              <w:rPr>
                <w:rFonts w:cs="Times New Roman"/>
                <w:sz w:val="20"/>
              </w:rPr>
              <w:t xml:space="preserve"> </w:t>
            </w:r>
            <w:r w:rsidR="006842E9" w:rsidRPr="000416F4">
              <w:rPr>
                <w:rFonts w:cs="Times New Roman"/>
                <w:sz w:val="20"/>
                <w:vertAlign w:val="superscript"/>
              </w:rPr>
              <w:t>*</w:t>
            </w:r>
          </w:p>
        </w:tc>
        <w:tc>
          <w:tcPr>
            <w:tcW w:w="630" w:type="dxa"/>
          </w:tcPr>
          <w:p w14:paraId="555DA038" w14:textId="77777777" w:rsidR="00E5423B" w:rsidRPr="000416F4" w:rsidRDefault="00E5423B" w:rsidP="00E5423B">
            <w:pPr>
              <w:spacing w:line="240" w:lineRule="atLeast"/>
              <w:ind w:left="-40" w:firstLine="2"/>
              <w:jc w:val="center"/>
              <w:rPr>
                <w:rFonts w:cs="Times New Roman"/>
                <w:i/>
                <w:iCs/>
                <w:color w:val="000000"/>
                <w:sz w:val="20"/>
              </w:rPr>
            </w:pPr>
          </w:p>
        </w:tc>
        <w:tc>
          <w:tcPr>
            <w:tcW w:w="1080" w:type="dxa"/>
          </w:tcPr>
          <w:p w14:paraId="03D875A4" w14:textId="76459FE1" w:rsidR="00E5423B" w:rsidRPr="000416F4" w:rsidRDefault="00E5423B" w:rsidP="00E5423B">
            <w:pPr>
              <w:pStyle w:val="acctfourfigures"/>
              <w:tabs>
                <w:tab w:val="clear" w:pos="765"/>
                <w:tab w:val="decimal" w:pos="872"/>
              </w:tabs>
              <w:ind w:left="-30" w:right="-140" w:firstLine="2"/>
              <w:rPr>
                <w:rFonts w:cs="Times New Roman"/>
                <w:bCs/>
                <w:sz w:val="20"/>
              </w:rPr>
            </w:pPr>
            <w:r w:rsidRPr="000416F4">
              <w:rPr>
                <w:sz w:val="20"/>
              </w:rPr>
              <w:t>323,217</w:t>
            </w:r>
          </w:p>
        </w:tc>
        <w:tc>
          <w:tcPr>
            <w:tcW w:w="279" w:type="dxa"/>
            <w:vAlign w:val="bottom"/>
          </w:tcPr>
          <w:p w14:paraId="2225BA45" w14:textId="77777777" w:rsidR="00E5423B" w:rsidRPr="000416F4" w:rsidRDefault="00E5423B" w:rsidP="00E5423B">
            <w:pPr>
              <w:tabs>
                <w:tab w:val="decimal" w:pos="820"/>
              </w:tabs>
              <w:ind w:left="-30" w:right="-140" w:firstLine="2"/>
              <w:rPr>
                <w:rFonts w:cs="Times New Roman"/>
                <w:color w:val="000000"/>
                <w:sz w:val="20"/>
              </w:rPr>
            </w:pPr>
          </w:p>
        </w:tc>
        <w:tc>
          <w:tcPr>
            <w:tcW w:w="1071" w:type="dxa"/>
          </w:tcPr>
          <w:p w14:paraId="1C67AA8E" w14:textId="77777777" w:rsidR="00E5423B" w:rsidRPr="000416F4" w:rsidRDefault="00E5423B" w:rsidP="00E5423B">
            <w:pPr>
              <w:tabs>
                <w:tab w:val="decimal" w:pos="820"/>
              </w:tabs>
              <w:ind w:left="-30" w:right="-140" w:firstLine="2"/>
              <w:rPr>
                <w:rFonts w:cs="Times New Roman"/>
                <w:sz w:val="20"/>
              </w:rPr>
            </w:pPr>
            <w:r w:rsidRPr="000416F4">
              <w:rPr>
                <w:rFonts w:cs="Times New Roman"/>
                <w:sz w:val="20"/>
              </w:rPr>
              <w:t>294,036</w:t>
            </w:r>
          </w:p>
        </w:tc>
        <w:tc>
          <w:tcPr>
            <w:tcW w:w="279" w:type="dxa"/>
            <w:vAlign w:val="bottom"/>
          </w:tcPr>
          <w:p w14:paraId="5006D9FC" w14:textId="77777777" w:rsidR="00E5423B" w:rsidRPr="000416F4" w:rsidRDefault="00E5423B" w:rsidP="00E5423B">
            <w:pPr>
              <w:tabs>
                <w:tab w:val="decimal" w:pos="820"/>
              </w:tabs>
              <w:ind w:left="-30" w:right="-140" w:firstLine="2"/>
              <w:rPr>
                <w:rFonts w:cs="Times New Roman"/>
                <w:bCs/>
                <w:sz w:val="20"/>
              </w:rPr>
            </w:pPr>
          </w:p>
        </w:tc>
        <w:tc>
          <w:tcPr>
            <w:tcW w:w="1062" w:type="dxa"/>
          </w:tcPr>
          <w:p w14:paraId="31E56E91" w14:textId="5D8D171F" w:rsidR="00E5423B" w:rsidRPr="000416F4" w:rsidRDefault="00E5423B" w:rsidP="00E5423B">
            <w:pPr>
              <w:tabs>
                <w:tab w:val="decimal" w:pos="863"/>
              </w:tabs>
              <w:ind w:left="-30" w:right="-140" w:firstLine="2"/>
              <w:rPr>
                <w:rFonts w:cs="Times New Roman"/>
                <w:bCs/>
                <w:sz w:val="20"/>
              </w:rPr>
            </w:pPr>
            <w:r w:rsidRPr="000416F4">
              <w:rPr>
                <w:sz w:val="20"/>
              </w:rPr>
              <w:t>323,217</w:t>
            </w:r>
          </w:p>
        </w:tc>
        <w:tc>
          <w:tcPr>
            <w:tcW w:w="279" w:type="dxa"/>
            <w:vAlign w:val="bottom"/>
          </w:tcPr>
          <w:p w14:paraId="49CF783B" w14:textId="77777777" w:rsidR="00E5423B" w:rsidRPr="000416F4" w:rsidRDefault="00E5423B" w:rsidP="00E5423B">
            <w:pPr>
              <w:tabs>
                <w:tab w:val="decimal" w:pos="820"/>
              </w:tabs>
              <w:ind w:left="-30" w:right="-140" w:firstLine="2"/>
              <w:rPr>
                <w:rFonts w:cs="Times New Roman"/>
                <w:bCs/>
                <w:sz w:val="20"/>
              </w:rPr>
            </w:pPr>
          </w:p>
        </w:tc>
        <w:tc>
          <w:tcPr>
            <w:tcW w:w="1071" w:type="dxa"/>
          </w:tcPr>
          <w:p w14:paraId="37445B2E" w14:textId="77777777" w:rsidR="00E5423B" w:rsidRPr="000416F4" w:rsidRDefault="00E5423B" w:rsidP="00E5423B">
            <w:pPr>
              <w:tabs>
                <w:tab w:val="decimal" w:pos="820"/>
              </w:tabs>
              <w:ind w:left="-30" w:right="-140" w:firstLine="2"/>
              <w:rPr>
                <w:rFonts w:cs="Times New Roman"/>
                <w:bCs/>
                <w:sz w:val="20"/>
              </w:rPr>
            </w:pPr>
            <w:r w:rsidRPr="000416F4">
              <w:rPr>
                <w:rFonts w:cs="Times New Roman"/>
                <w:sz w:val="20"/>
              </w:rPr>
              <w:t>294,036</w:t>
            </w:r>
          </w:p>
        </w:tc>
      </w:tr>
      <w:tr w:rsidR="00E5423B" w:rsidRPr="00317AC4" w14:paraId="52BEC72A" w14:textId="77777777" w:rsidTr="00670877">
        <w:trPr>
          <w:trHeight w:val="80"/>
        </w:trPr>
        <w:tc>
          <w:tcPr>
            <w:tcW w:w="3690" w:type="dxa"/>
          </w:tcPr>
          <w:p w14:paraId="21819EB5" w14:textId="77777777" w:rsidR="00E5423B" w:rsidRPr="000416F4" w:rsidRDefault="00E5423B" w:rsidP="00E5423B">
            <w:pPr>
              <w:ind w:left="246" w:hanging="246"/>
              <w:rPr>
                <w:rFonts w:cs="Times New Roman"/>
                <w:color w:val="000000"/>
                <w:sz w:val="20"/>
              </w:rPr>
            </w:pPr>
            <w:r w:rsidRPr="000416F4">
              <w:rPr>
                <w:rFonts w:cs="Times New Roman"/>
                <w:sz w:val="20"/>
              </w:rPr>
              <w:t>Others</w:t>
            </w:r>
          </w:p>
        </w:tc>
        <w:tc>
          <w:tcPr>
            <w:tcW w:w="630" w:type="dxa"/>
          </w:tcPr>
          <w:p w14:paraId="04B23A6F" w14:textId="77777777" w:rsidR="00E5423B" w:rsidRPr="000416F4" w:rsidRDefault="00E5423B" w:rsidP="00E5423B">
            <w:pPr>
              <w:spacing w:line="240" w:lineRule="atLeast"/>
              <w:ind w:left="-40" w:firstLine="2"/>
              <w:jc w:val="center"/>
              <w:rPr>
                <w:rFonts w:cs="Times New Roman"/>
                <w:i/>
                <w:iCs/>
                <w:color w:val="000000"/>
                <w:sz w:val="20"/>
              </w:rPr>
            </w:pPr>
          </w:p>
        </w:tc>
        <w:tc>
          <w:tcPr>
            <w:tcW w:w="1080" w:type="dxa"/>
            <w:tcBorders>
              <w:bottom w:val="single" w:sz="4" w:space="0" w:color="auto"/>
            </w:tcBorders>
          </w:tcPr>
          <w:p w14:paraId="44785C09" w14:textId="68137E29" w:rsidR="00E5423B" w:rsidRPr="000416F4" w:rsidRDefault="00E5423B" w:rsidP="00E5423B">
            <w:pPr>
              <w:pStyle w:val="acctfourfigures"/>
              <w:tabs>
                <w:tab w:val="clear" w:pos="765"/>
                <w:tab w:val="decimal" w:pos="872"/>
              </w:tabs>
              <w:ind w:left="-30" w:right="-140" w:firstLine="2"/>
              <w:rPr>
                <w:rFonts w:cs="Times New Roman"/>
                <w:bCs/>
                <w:sz w:val="20"/>
                <w:lang w:val="en-US" w:bidi="th-TH"/>
              </w:rPr>
            </w:pPr>
            <w:r w:rsidRPr="000416F4">
              <w:rPr>
                <w:sz w:val="20"/>
              </w:rPr>
              <w:t>115</w:t>
            </w:r>
          </w:p>
        </w:tc>
        <w:tc>
          <w:tcPr>
            <w:tcW w:w="279" w:type="dxa"/>
            <w:vAlign w:val="bottom"/>
          </w:tcPr>
          <w:p w14:paraId="586FA973" w14:textId="77777777" w:rsidR="00E5423B" w:rsidRPr="000416F4" w:rsidRDefault="00E5423B" w:rsidP="00E5423B">
            <w:pPr>
              <w:tabs>
                <w:tab w:val="decimal" w:pos="820"/>
              </w:tabs>
              <w:ind w:left="-30" w:right="-140" w:firstLine="2"/>
              <w:rPr>
                <w:rFonts w:cs="Times New Roman"/>
                <w:color w:val="000000"/>
                <w:sz w:val="20"/>
              </w:rPr>
            </w:pPr>
          </w:p>
        </w:tc>
        <w:tc>
          <w:tcPr>
            <w:tcW w:w="1071" w:type="dxa"/>
            <w:tcBorders>
              <w:bottom w:val="single" w:sz="4" w:space="0" w:color="auto"/>
            </w:tcBorders>
          </w:tcPr>
          <w:p w14:paraId="4EC474FF" w14:textId="77777777" w:rsidR="00E5423B" w:rsidRPr="000416F4" w:rsidRDefault="00E5423B" w:rsidP="00E5423B">
            <w:pPr>
              <w:tabs>
                <w:tab w:val="decimal" w:pos="820"/>
              </w:tabs>
              <w:ind w:left="-30" w:right="-140" w:firstLine="2"/>
              <w:rPr>
                <w:rFonts w:cs="Times New Roman"/>
                <w:sz w:val="20"/>
              </w:rPr>
            </w:pPr>
            <w:r w:rsidRPr="000416F4">
              <w:rPr>
                <w:rFonts w:cs="Times New Roman"/>
                <w:sz w:val="20"/>
              </w:rPr>
              <w:t>1,295</w:t>
            </w:r>
          </w:p>
        </w:tc>
        <w:tc>
          <w:tcPr>
            <w:tcW w:w="279" w:type="dxa"/>
            <w:vAlign w:val="bottom"/>
          </w:tcPr>
          <w:p w14:paraId="61C93AC5" w14:textId="77777777" w:rsidR="00E5423B" w:rsidRPr="000416F4" w:rsidRDefault="00E5423B" w:rsidP="00E5423B">
            <w:pPr>
              <w:tabs>
                <w:tab w:val="decimal" w:pos="820"/>
              </w:tabs>
              <w:ind w:left="-30" w:right="-140" w:firstLine="2"/>
              <w:rPr>
                <w:rFonts w:cs="Times New Roman"/>
                <w:bCs/>
                <w:sz w:val="20"/>
                <w:lang w:bidi="th-TH"/>
              </w:rPr>
            </w:pPr>
          </w:p>
        </w:tc>
        <w:tc>
          <w:tcPr>
            <w:tcW w:w="1062" w:type="dxa"/>
            <w:tcBorders>
              <w:bottom w:val="single" w:sz="4" w:space="0" w:color="auto"/>
            </w:tcBorders>
          </w:tcPr>
          <w:p w14:paraId="7FE07320" w14:textId="08BCFA66" w:rsidR="00E5423B" w:rsidRPr="000416F4" w:rsidRDefault="00E5423B" w:rsidP="00E5423B">
            <w:pPr>
              <w:tabs>
                <w:tab w:val="decimal" w:pos="863"/>
              </w:tabs>
              <w:ind w:left="-30" w:right="-140" w:firstLine="2"/>
              <w:rPr>
                <w:rFonts w:cs="Times New Roman"/>
                <w:bCs/>
                <w:sz w:val="20"/>
                <w:lang w:bidi="th-TH"/>
              </w:rPr>
            </w:pPr>
            <w:r w:rsidRPr="000416F4">
              <w:rPr>
                <w:sz w:val="20"/>
              </w:rPr>
              <w:t>115</w:t>
            </w:r>
          </w:p>
        </w:tc>
        <w:tc>
          <w:tcPr>
            <w:tcW w:w="279" w:type="dxa"/>
            <w:vAlign w:val="bottom"/>
          </w:tcPr>
          <w:p w14:paraId="60AD917A" w14:textId="77777777" w:rsidR="00E5423B" w:rsidRPr="000416F4" w:rsidRDefault="00E5423B" w:rsidP="00E5423B">
            <w:pPr>
              <w:tabs>
                <w:tab w:val="decimal" w:pos="820"/>
              </w:tabs>
              <w:ind w:left="-30" w:right="-140" w:firstLine="2"/>
              <w:rPr>
                <w:rFonts w:cs="Times New Roman"/>
                <w:bCs/>
                <w:sz w:val="20"/>
                <w:lang w:bidi="th-TH"/>
              </w:rPr>
            </w:pPr>
          </w:p>
        </w:tc>
        <w:tc>
          <w:tcPr>
            <w:tcW w:w="1071" w:type="dxa"/>
            <w:tcBorders>
              <w:bottom w:val="single" w:sz="4" w:space="0" w:color="auto"/>
            </w:tcBorders>
          </w:tcPr>
          <w:p w14:paraId="7DB2E316" w14:textId="77777777" w:rsidR="00E5423B" w:rsidRPr="000416F4" w:rsidRDefault="00E5423B" w:rsidP="00E5423B">
            <w:pPr>
              <w:tabs>
                <w:tab w:val="decimal" w:pos="820"/>
              </w:tabs>
              <w:ind w:left="-30" w:right="-140" w:firstLine="2"/>
              <w:rPr>
                <w:rFonts w:cs="Times New Roman"/>
                <w:bCs/>
                <w:sz w:val="20"/>
                <w:lang w:bidi="th-TH"/>
              </w:rPr>
            </w:pPr>
            <w:r w:rsidRPr="000416F4">
              <w:rPr>
                <w:rFonts w:cs="Times New Roman"/>
                <w:sz w:val="20"/>
              </w:rPr>
              <w:t>1,295</w:t>
            </w:r>
          </w:p>
        </w:tc>
      </w:tr>
      <w:tr w:rsidR="00E5423B" w:rsidRPr="00317AC4" w14:paraId="41ADE72F" w14:textId="77777777" w:rsidTr="00670877">
        <w:tc>
          <w:tcPr>
            <w:tcW w:w="3690" w:type="dxa"/>
          </w:tcPr>
          <w:p w14:paraId="7BEB7FFA" w14:textId="77777777" w:rsidR="00E5423B" w:rsidRPr="000416F4" w:rsidRDefault="00E5423B" w:rsidP="00E5423B">
            <w:pPr>
              <w:ind w:left="11" w:hanging="11"/>
              <w:rPr>
                <w:rFonts w:cs="Times New Roman"/>
                <w:sz w:val="20"/>
              </w:rPr>
            </w:pPr>
            <w:r w:rsidRPr="000416F4">
              <w:rPr>
                <w:rFonts w:cs="Times New Roman"/>
                <w:b/>
                <w:bCs/>
                <w:color w:val="000000"/>
                <w:sz w:val="20"/>
              </w:rPr>
              <w:t>Total</w:t>
            </w:r>
          </w:p>
        </w:tc>
        <w:tc>
          <w:tcPr>
            <w:tcW w:w="630" w:type="dxa"/>
          </w:tcPr>
          <w:p w14:paraId="1499A557" w14:textId="77777777" w:rsidR="00E5423B" w:rsidRPr="000416F4" w:rsidRDefault="00E5423B" w:rsidP="00E5423B">
            <w:pPr>
              <w:spacing w:line="240" w:lineRule="atLeast"/>
              <w:ind w:left="-40" w:right="-140" w:firstLine="2"/>
              <w:jc w:val="center"/>
              <w:rPr>
                <w:rFonts w:cs="Times New Roman"/>
                <w:b/>
                <w:bCs/>
                <w:i/>
                <w:iCs/>
                <w:sz w:val="20"/>
                <w:lang w:bidi="th-TH"/>
              </w:rPr>
            </w:pPr>
          </w:p>
        </w:tc>
        <w:tc>
          <w:tcPr>
            <w:tcW w:w="1080" w:type="dxa"/>
            <w:tcBorders>
              <w:top w:val="single" w:sz="4" w:space="0" w:color="auto"/>
              <w:bottom w:val="double" w:sz="4" w:space="0" w:color="auto"/>
            </w:tcBorders>
          </w:tcPr>
          <w:p w14:paraId="6568B679" w14:textId="4AE6A638" w:rsidR="00E5423B" w:rsidRPr="000416F4" w:rsidRDefault="00E5423B" w:rsidP="00E5423B">
            <w:pPr>
              <w:tabs>
                <w:tab w:val="decimal" w:pos="872"/>
              </w:tabs>
              <w:ind w:left="-30" w:right="-140" w:firstLine="2"/>
              <w:rPr>
                <w:rFonts w:cs="Times New Roman"/>
                <w:b/>
                <w:bCs/>
                <w:sz w:val="20"/>
              </w:rPr>
            </w:pPr>
            <w:r w:rsidRPr="000416F4">
              <w:rPr>
                <w:b/>
                <w:bCs/>
                <w:sz w:val="20"/>
              </w:rPr>
              <w:t>1,829,857</w:t>
            </w:r>
          </w:p>
        </w:tc>
        <w:tc>
          <w:tcPr>
            <w:tcW w:w="279" w:type="dxa"/>
          </w:tcPr>
          <w:p w14:paraId="7D2D1ED0" w14:textId="77777777" w:rsidR="00E5423B" w:rsidRPr="000416F4" w:rsidRDefault="00E5423B" w:rsidP="00E5423B">
            <w:pPr>
              <w:tabs>
                <w:tab w:val="decimal" w:pos="820"/>
              </w:tabs>
              <w:ind w:left="-30" w:right="-140" w:firstLine="2"/>
              <w:rPr>
                <w:rFonts w:cs="Times New Roman"/>
                <w:b/>
                <w:bCs/>
                <w:sz w:val="20"/>
              </w:rPr>
            </w:pPr>
          </w:p>
        </w:tc>
        <w:tc>
          <w:tcPr>
            <w:tcW w:w="1071" w:type="dxa"/>
            <w:tcBorders>
              <w:top w:val="single" w:sz="4" w:space="0" w:color="auto"/>
              <w:bottom w:val="double" w:sz="4" w:space="0" w:color="auto"/>
            </w:tcBorders>
          </w:tcPr>
          <w:p w14:paraId="4704101E" w14:textId="77777777" w:rsidR="00E5423B" w:rsidRPr="000416F4" w:rsidRDefault="00E5423B" w:rsidP="00E5423B">
            <w:pPr>
              <w:tabs>
                <w:tab w:val="decimal" w:pos="820"/>
              </w:tabs>
              <w:ind w:left="-30" w:right="-140" w:firstLine="2"/>
              <w:rPr>
                <w:rFonts w:cs="Times New Roman"/>
                <w:b/>
                <w:bCs/>
                <w:sz w:val="20"/>
              </w:rPr>
            </w:pPr>
            <w:r w:rsidRPr="000416F4">
              <w:rPr>
                <w:rFonts w:cs="Times New Roman"/>
                <w:b/>
                <w:bCs/>
                <w:sz w:val="20"/>
              </w:rPr>
              <w:t>1,656,214</w:t>
            </w:r>
          </w:p>
        </w:tc>
        <w:tc>
          <w:tcPr>
            <w:tcW w:w="279" w:type="dxa"/>
            <w:vAlign w:val="bottom"/>
          </w:tcPr>
          <w:p w14:paraId="01EB20CD" w14:textId="77777777" w:rsidR="00E5423B" w:rsidRPr="000416F4" w:rsidRDefault="00E5423B" w:rsidP="00E5423B">
            <w:pPr>
              <w:tabs>
                <w:tab w:val="decimal" w:pos="820"/>
              </w:tabs>
              <w:ind w:left="-30" w:right="-140" w:firstLine="2"/>
              <w:rPr>
                <w:rFonts w:cs="Times New Roman"/>
                <w:b/>
                <w:bCs/>
                <w:sz w:val="20"/>
              </w:rPr>
            </w:pPr>
          </w:p>
        </w:tc>
        <w:tc>
          <w:tcPr>
            <w:tcW w:w="1062" w:type="dxa"/>
            <w:tcBorders>
              <w:top w:val="single" w:sz="4" w:space="0" w:color="auto"/>
              <w:bottom w:val="double" w:sz="4" w:space="0" w:color="auto"/>
            </w:tcBorders>
          </w:tcPr>
          <w:p w14:paraId="3455FA0B" w14:textId="4FE5F38F" w:rsidR="00E5423B" w:rsidRPr="000416F4" w:rsidRDefault="00E5423B" w:rsidP="00E5423B">
            <w:pPr>
              <w:tabs>
                <w:tab w:val="decimal" w:pos="863"/>
              </w:tabs>
              <w:ind w:left="-30" w:right="-140" w:firstLine="2"/>
              <w:rPr>
                <w:rFonts w:cs="Times New Roman"/>
                <w:sz w:val="20"/>
              </w:rPr>
            </w:pPr>
            <w:r w:rsidRPr="000416F4">
              <w:rPr>
                <w:b/>
                <w:bCs/>
                <w:sz w:val="20"/>
              </w:rPr>
              <w:t>1,830,150</w:t>
            </w:r>
          </w:p>
        </w:tc>
        <w:tc>
          <w:tcPr>
            <w:tcW w:w="279" w:type="dxa"/>
            <w:vAlign w:val="bottom"/>
          </w:tcPr>
          <w:p w14:paraId="616639DC" w14:textId="77777777" w:rsidR="00E5423B" w:rsidRPr="000416F4" w:rsidRDefault="00E5423B" w:rsidP="00E5423B">
            <w:pPr>
              <w:tabs>
                <w:tab w:val="decimal" w:pos="820"/>
              </w:tabs>
              <w:ind w:left="-30" w:right="-140" w:firstLine="2"/>
              <w:rPr>
                <w:rFonts w:cs="Times New Roman"/>
                <w:b/>
                <w:bCs/>
                <w:sz w:val="20"/>
              </w:rPr>
            </w:pPr>
          </w:p>
        </w:tc>
        <w:tc>
          <w:tcPr>
            <w:tcW w:w="1071" w:type="dxa"/>
            <w:tcBorders>
              <w:top w:val="single" w:sz="4" w:space="0" w:color="auto"/>
              <w:bottom w:val="double" w:sz="4" w:space="0" w:color="auto"/>
            </w:tcBorders>
          </w:tcPr>
          <w:p w14:paraId="29C690CE" w14:textId="77777777" w:rsidR="00E5423B" w:rsidRPr="000416F4" w:rsidRDefault="00E5423B" w:rsidP="00E5423B">
            <w:pPr>
              <w:tabs>
                <w:tab w:val="decimal" w:pos="820"/>
              </w:tabs>
              <w:ind w:left="-30" w:right="-140" w:firstLine="2"/>
              <w:rPr>
                <w:rFonts w:cs="Times New Roman"/>
                <w:b/>
                <w:bCs/>
                <w:sz w:val="20"/>
              </w:rPr>
            </w:pPr>
            <w:r w:rsidRPr="000416F4">
              <w:rPr>
                <w:rFonts w:cs="Times New Roman"/>
                <w:b/>
                <w:bCs/>
                <w:sz w:val="20"/>
              </w:rPr>
              <w:t>1,656,533</w:t>
            </w:r>
          </w:p>
        </w:tc>
      </w:tr>
    </w:tbl>
    <w:p w14:paraId="2EE207B9" w14:textId="77777777" w:rsidR="00AC01BF" w:rsidRDefault="00AC01BF" w:rsidP="003943BB">
      <w:pPr>
        <w:spacing w:line="240" w:lineRule="atLeast"/>
        <w:ind w:left="547"/>
        <w:jc w:val="thaiDistribute"/>
        <w:rPr>
          <w:rFonts w:cs="Times New Roman"/>
          <w:szCs w:val="24"/>
          <w:lang w:bidi="th-TH"/>
        </w:rPr>
      </w:pPr>
    </w:p>
    <w:p w14:paraId="05BEBB7D" w14:textId="20A239D2" w:rsidR="00B12F48" w:rsidRPr="000062AB" w:rsidRDefault="006842E9" w:rsidP="006842E9">
      <w:pPr>
        <w:spacing w:line="240" w:lineRule="atLeast"/>
        <w:ind w:left="630" w:hanging="83"/>
        <w:jc w:val="thaiDistribute"/>
        <w:rPr>
          <w:rFonts w:cs="Times New Roman"/>
          <w:sz w:val="16"/>
          <w:szCs w:val="16"/>
          <w:lang w:val="en-US" w:bidi="th-TH"/>
        </w:rPr>
      </w:pPr>
      <w:r>
        <w:rPr>
          <w:rFonts w:cs="Times New Roman"/>
          <w:sz w:val="16"/>
          <w:szCs w:val="16"/>
          <w:vertAlign w:val="superscript"/>
          <w:lang w:val="en-US" w:bidi="th-TH"/>
        </w:rPr>
        <w:t xml:space="preserve">* </w:t>
      </w:r>
      <w:r w:rsidR="00B12F48" w:rsidRPr="000062AB">
        <w:rPr>
          <w:rFonts w:cs="Times New Roman"/>
          <w:sz w:val="16"/>
          <w:szCs w:val="16"/>
          <w:lang w:val="en-US" w:bidi="th-TH"/>
        </w:rPr>
        <w:t>BoT announced a reduction in rate of contribution from financial institutions to the Financial Institutions Development Fund (FIDF) from 0.46% of deposit base to 0.23% per annum for the year 2025. The difference will be contributed to the central fund to compensate for You Fight We Help relief program and subsequently transferred to FIDF after the program ends.</w:t>
      </w:r>
    </w:p>
    <w:p w14:paraId="50F2A5E7" w14:textId="5D424D27" w:rsidR="00A13F78" w:rsidRDefault="00A13F78">
      <w:pPr>
        <w:rPr>
          <w:rFonts w:cs="Times New Roman"/>
          <w:szCs w:val="24"/>
          <w:lang w:bidi="th-TH"/>
        </w:rPr>
      </w:pPr>
      <w:r>
        <w:rPr>
          <w:rFonts w:cs="Times New Roman"/>
          <w:szCs w:val="24"/>
          <w:lang w:bidi="th-TH"/>
        </w:rPr>
        <w:br w:type="page"/>
      </w:r>
    </w:p>
    <w:p w14:paraId="7E5A5103" w14:textId="0AC2EB82" w:rsidR="00FE5792" w:rsidRPr="0012708E" w:rsidRDefault="00F3069E" w:rsidP="00FC3C8B">
      <w:pPr>
        <w:tabs>
          <w:tab w:val="left" w:pos="540"/>
        </w:tabs>
        <w:rPr>
          <w:rFonts w:cs="Times New Roman"/>
          <w:b/>
          <w:bCs/>
          <w:sz w:val="24"/>
          <w:szCs w:val="24"/>
        </w:rPr>
      </w:pPr>
      <w:r>
        <w:rPr>
          <w:rFonts w:cs="Times New Roman"/>
          <w:b/>
          <w:bCs/>
          <w:sz w:val="24"/>
          <w:szCs w:val="24"/>
        </w:rPr>
        <w:t>38</w:t>
      </w:r>
      <w:r w:rsidR="008E66DA" w:rsidRPr="0012708E">
        <w:rPr>
          <w:rFonts w:cs="Times New Roman"/>
          <w:b/>
          <w:bCs/>
          <w:sz w:val="24"/>
          <w:szCs w:val="24"/>
        </w:rPr>
        <w:tab/>
      </w:r>
      <w:r w:rsidR="00447C96" w:rsidRPr="0012708E">
        <w:rPr>
          <w:rFonts w:cs="Times New Roman"/>
          <w:b/>
          <w:bCs/>
          <w:sz w:val="24"/>
          <w:szCs w:val="24"/>
        </w:rPr>
        <w:t xml:space="preserve">Net fees and service </w:t>
      </w:r>
      <w:r w:rsidR="00DA4D63" w:rsidRPr="0012708E">
        <w:rPr>
          <w:rFonts w:cs="Times New Roman"/>
          <w:b/>
          <w:bCs/>
          <w:sz w:val="24"/>
          <w:szCs w:val="24"/>
        </w:rPr>
        <w:t>expenses</w:t>
      </w:r>
    </w:p>
    <w:p w14:paraId="6CB5F2C7" w14:textId="77777777" w:rsidR="00703DE4" w:rsidRDefault="00703DE4" w:rsidP="00703DE4">
      <w:pPr>
        <w:spacing w:line="240" w:lineRule="atLeast"/>
        <w:ind w:left="547"/>
        <w:jc w:val="thaiDistribute"/>
        <w:rPr>
          <w:rFonts w:cs="Times New Roman"/>
          <w:szCs w:val="24"/>
          <w:lang w:bidi="th-TH"/>
        </w:rPr>
      </w:pPr>
    </w:p>
    <w:tbl>
      <w:tblPr>
        <w:tblW w:w="9621" w:type="dxa"/>
        <w:tblInd w:w="450" w:type="dxa"/>
        <w:tblLayout w:type="fixed"/>
        <w:tblCellMar>
          <w:left w:w="115" w:type="dxa"/>
          <w:right w:w="144" w:type="dxa"/>
        </w:tblCellMar>
        <w:tblLook w:val="0000" w:firstRow="0" w:lastRow="0" w:firstColumn="0" w:lastColumn="0" w:noHBand="0" w:noVBand="0"/>
      </w:tblPr>
      <w:tblGrid>
        <w:gridCol w:w="3870"/>
        <w:gridCol w:w="630"/>
        <w:gridCol w:w="1080"/>
        <w:gridCol w:w="279"/>
        <w:gridCol w:w="1071"/>
        <w:gridCol w:w="279"/>
        <w:gridCol w:w="1062"/>
        <w:gridCol w:w="279"/>
        <w:gridCol w:w="1071"/>
      </w:tblGrid>
      <w:tr w:rsidR="00670877" w:rsidRPr="007E65DA" w14:paraId="1B680804" w14:textId="77777777">
        <w:trPr>
          <w:tblHeader/>
        </w:trPr>
        <w:tc>
          <w:tcPr>
            <w:tcW w:w="3870" w:type="dxa"/>
            <w:vAlign w:val="bottom"/>
          </w:tcPr>
          <w:p w14:paraId="7EC2F36D" w14:textId="77777777" w:rsidR="00670877" w:rsidRPr="007E65DA" w:rsidRDefault="00670877">
            <w:pPr>
              <w:tabs>
                <w:tab w:val="decimal" w:pos="680"/>
              </w:tabs>
              <w:spacing w:line="240" w:lineRule="atLeast"/>
              <w:ind w:left="-108" w:right="-83"/>
              <w:rPr>
                <w:rFonts w:cs="Times New Roman"/>
                <w:sz w:val="20"/>
                <w:lang w:eastAsia="zh-CN" w:bidi="th-TH"/>
              </w:rPr>
            </w:pPr>
          </w:p>
        </w:tc>
        <w:tc>
          <w:tcPr>
            <w:tcW w:w="630" w:type="dxa"/>
          </w:tcPr>
          <w:p w14:paraId="180195B0" w14:textId="77777777" w:rsidR="00670877" w:rsidRPr="007E65DA" w:rsidRDefault="00670877">
            <w:pPr>
              <w:spacing w:line="240" w:lineRule="atLeast"/>
              <w:ind w:left="-40" w:right="-108" w:firstLine="2"/>
              <w:jc w:val="center"/>
              <w:rPr>
                <w:rFonts w:cs="Times New Roman"/>
                <w:b/>
                <w:bCs/>
                <w:i/>
                <w:iCs/>
                <w:sz w:val="20"/>
                <w:lang w:bidi="th-TH"/>
              </w:rPr>
            </w:pPr>
          </w:p>
        </w:tc>
        <w:tc>
          <w:tcPr>
            <w:tcW w:w="2430" w:type="dxa"/>
            <w:gridSpan w:val="3"/>
            <w:vAlign w:val="bottom"/>
          </w:tcPr>
          <w:p w14:paraId="0FD830D2" w14:textId="77777777" w:rsidR="00670877" w:rsidRPr="007E65DA" w:rsidRDefault="00670877">
            <w:pPr>
              <w:spacing w:line="240" w:lineRule="atLeast"/>
              <w:ind w:left="58" w:right="-108" w:firstLine="2"/>
              <w:jc w:val="center"/>
              <w:rPr>
                <w:rFonts w:cs="Times New Roman"/>
                <w:b/>
                <w:bCs/>
                <w:sz w:val="20"/>
                <w:lang w:bidi="th-TH"/>
              </w:rPr>
            </w:pPr>
            <w:r w:rsidRPr="007E65DA">
              <w:rPr>
                <w:rFonts w:cs="Times New Roman"/>
                <w:b/>
                <w:bCs/>
                <w:sz w:val="20"/>
                <w:lang w:bidi="th-TH"/>
              </w:rPr>
              <w:t xml:space="preserve">Consolidated  </w:t>
            </w:r>
          </w:p>
        </w:tc>
        <w:tc>
          <w:tcPr>
            <w:tcW w:w="279" w:type="dxa"/>
          </w:tcPr>
          <w:p w14:paraId="73D59E62" w14:textId="77777777" w:rsidR="00670877" w:rsidRPr="007E65DA" w:rsidRDefault="00670877">
            <w:pPr>
              <w:spacing w:line="240" w:lineRule="atLeast"/>
              <w:ind w:left="58" w:right="-108" w:firstLine="2"/>
              <w:jc w:val="center"/>
              <w:rPr>
                <w:rFonts w:cs="Times New Roman"/>
                <w:b/>
                <w:bCs/>
                <w:sz w:val="20"/>
                <w:lang w:bidi="th-TH"/>
              </w:rPr>
            </w:pPr>
          </w:p>
        </w:tc>
        <w:tc>
          <w:tcPr>
            <w:tcW w:w="2412" w:type="dxa"/>
            <w:gridSpan w:val="3"/>
          </w:tcPr>
          <w:p w14:paraId="652A1B59" w14:textId="77777777" w:rsidR="00670877" w:rsidRPr="007E65DA" w:rsidRDefault="00670877">
            <w:pPr>
              <w:spacing w:line="240" w:lineRule="atLeast"/>
              <w:ind w:left="58" w:right="-108" w:firstLine="2"/>
              <w:jc w:val="center"/>
              <w:rPr>
                <w:rFonts w:cs="Times New Roman"/>
                <w:b/>
                <w:bCs/>
                <w:sz w:val="20"/>
                <w:lang w:bidi="th-TH"/>
              </w:rPr>
            </w:pPr>
            <w:r w:rsidRPr="007E65DA">
              <w:rPr>
                <w:rFonts w:cs="Times New Roman"/>
                <w:b/>
                <w:bCs/>
                <w:sz w:val="20"/>
                <w:lang w:bidi="th-TH"/>
              </w:rPr>
              <w:t>The Bank</w:t>
            </w:r>
          </w:p>
        </w:tc>
      </w:tr>
      <w:tr w:rsidR="00670877" w:rsidRPr="007E65DA" w14:paraId="60800D71" w14:textId="77777777">
        <w:trPr>
          <w:trHeight w:val="91"/>
          <w:tblHeader/>
        </w:trPr>
        <w:tc>
          <w:tcPr>
            <w:tcW w:w="3870" w:type="dxa"/>
            <w:vAlign w:val="bottom"/>
          </w:tcPr>
          <w:p w14:paraId="01083D66" w14:textId="77777777" w:rsidR="00670877" w:rsidRPr="007E65DA" w:rsidRDefault="00670877">
            <w:pPr>
              <w:spacing w:line="240" w:lineRule="atLeast"/>
              <w:ind w:firstLine="8"/>
              <w:rPr>
                <w:rFonts w:cs="Times New Roman"/>
                <w:b/>
                <w:bCs/>
                <w:i/>
                <w:iCs/>
                <w:sz w:val="20"/>
                <w:lang w:eastAsia="th-TH"/>
              </w:rPr>
            </w:pPr>
            <w:r w:rsidRPr="007E65DA">
              <w:rPr>
                <w:rFonts w:cs="Times New Roman"/>
                <w:b/>
                <w:bCs/>
                <w:i/>
                <w:iCs/>
                <w:sz w:val="20"/>
                <w:lang w:val="en-US" w:bidi="th-TH"/>
              </w:rPr>
              <w:t>For the six-month periods ended 30 June</w:t>
            </w:r>
          </w:p>
        </w:tc>
        <w:tc>
          <w:tcPr>
            <w:tcW w:w="630" w:type="dxa"/>
          </w:tcPr>
          <w:p w14:paraId="34283185" w14:textId="77777777" w:rsidR="00670877" w:rsidRPr="007E65DA" w:rsidRDefault="00670877">
            <w:pPr>
              <w:spacing w:line="240" w:lineRule="atLeast"/>
              <w:ind w:left="-40" w:firstLine="2"/>
              <w:jc w:val="center"/>
              <w:rPr>
                <w:rFonts w:cs="Times New Roman"/>
                <w:i/>
                <w:iCs/>
                <w:color w:val="000000"/>
                <w:sz w:val="20"/>
              </w:rPr>
            </w:pPr>
            <w:r w:rsidRPr="007E65DA">
              <w:rPr>
                <w:rFonts w:cs="Times New Roman"/>
                <w:i/>
                <w:iCs/>
                <w:color w:val="000000"/>
                <w:sz w:val="20"/>
              </w:rPr>
              <w:t>Note</w:t>
            </w:r>
          </w:p>
        </w:tc>
        <w:tc>
          <w:tcPr>
            <w:tcW w:w="1080" w:type="dxa"/>
          </w:tcPr>
          <w:p w14:paraId="05008F64" w14:textId="77777777" w:rsidR="00670877" w:rsidRPr="007E65DA" w:rsidRDefault="00670877">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5</w:t>
            </w:r>
          </w:p>
        </w:tc>
        <w:tc>
          <w:tcPr>
            <w:tcW w:w="279" w:type="dxa"/>
          </w:tcPr>
          <w:p w14:paraId="0189A6AB" w14:textId="77777777" w:rsidR="00670877" w:rsidRPr="007E65DA" w:rsidRDefault="00670877">
            <w:pPr>
              <w:spacing w:line="240" w:lineRule="atLeast"/>
              <w:jc w:val="center"/>
              <w:rPr>
                <w:rFonts w:cs="Times New Roman"/>
                <w:color w:val="000000"/>
                <w:sz w:val="20"/>
              </w:rPr>
            </w:pPr>
          </w:p>
        </w:tc>
        <w:tc>
          <w:tcPr>
            <w:tcW w:w="1071" w:type="dxa"/>
            <w:vAlign w:val="bottom"/>
          </w:tcPr>
          <w:p w14:paraId="18CB93DA" w14:textId="77777777" w:rsidR="00670877" w:rsidRPr="007E65DA" w:rsidRDefault="00670877">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4</w:t>
            </w:r>
          </w:p>
        </w:tc>
        <w:tc>
          <w:tcPr>
            <w:tcW w:w="279" w:type="dxa"/>
            <w:vAlign w:val="bottom"/>
          </w:tcPr>
          <w:p w14:paraId="54F3C3FC" w14:textId="77777777" w:rsidR="00670877" w:rsidRPr="007E65DA" w:rsidRDefault="00670877">
            <w:pPr>
              <w:spacing w:line="240" w:lineRule="atLeast"/>
              <w:jc w:val="center"/>
              <w:rPr>
                <w:rFonts w:cs="Times New Roman"/>
                <w:color w:val="000000"/>
                <w:sz w:val="20"/>
              </w:rPr>
            </w:pPr>
          </w:p>
        </w:tc>
        <w:tc>
          <w:tcPr>
            <w:tcW w:w="1062" w:type="dxa"/>
          </w:tcPr>
          <w:p w14:paraId="26B28792" w14:textId="77777777" w:rsidR="00670877" w:rsidRPr="007E65DA" w:rsidRDefault="00670877">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5</w:t>
            </w:r>
          </w:p>
        </w:tc>
        <w:tc>
          <w:tcPr>
            <w:tcW w:w="279" w:type="dxa"/>
          </w:tcPr>
          <w:p w14:paraId="2A07AA88" w14:textId="77777777" w:rsidR="00670877" w:rsidRPr="007E65DA" w:rsidRDefault="00670877">
            <w:pPr>
              <w:spacing w:line="240" w:lineRule="atLeast"/>
              <w:jc w:val="center"/>
              <w:rPr>
                <w:rFonts w:cs="Times New Roman"/>
                <w:color w:val="000000"/>
                <w:sz w:val="20"/>
              </w:rPr>
            </w:pPr>
          </w:p>
        </w:tc>
        <w:tc>
          <w:tcPr>
            <w:tcW w:w="1071" w:type="dxa"/>
            <w:vAlign w:val="bottom"/>
          </w:tcPr>
          <w:p w14:paraId="0325E99E" w14:textId="77777777" w:rsidR="00670877" w:rsidRPr="007E65DA" w:rsidRDefault="00670877">
            <w:pPr>
              <w:spacing w:line="240" w:lineRule="atLeast"/>
              <w:jc w:val="center"/>
              <w:rPr>
                <w:rFonts w:cs="Times New Roman"/>
                <w:color w:val="000000"/>
                <w:sz w:val="20"/>
              </w:rPr>
            </w:pPr>
            <w:r w:rsidRPr="007E65DA">
              <w:rPr>
                <w:rFonts w:cs="Times New Roman"/>
                <w:color w:val="000000"/>
                <w:sz w:val="20"/>
              </w:rPr>
              <w:t>202</w:t>
            </w:r>
            <w:r>
              <w:rPr>
                <w:rFonts w:cs="Times New Roman"/>
                <w:color w:val="000000"/>
                <w:sz w:val="20"/>
              </w:rPr>
              <w:t>4</w:t>
            </w:r>
          </w:p>
        </w:tc>
      </w:tr>
      <w:tr w:rsidR="00670877" w:rsidRPr="007E65DA" w14:paraId="731C2F46" w14:textId="77777777">
        <w:trPr>
          <w:trHeight w:val="91"/>
          <w:tblHeader/>
        </w:trPr>
        <w:tc>
          <w:tcPr>
            <w:tcW w:w="3870" w:type="dxa"/>
            <w:vAlign w:val="bottom"/>
          </w:tcPr>
          <w:p w14:paraId="2B9086FD" w14:textId="77777777" w:rsidR="00670877" w:rsidRPr="007E65DA" w:rsidRDefault="00670877">
            <w:pPr>
              <w:spacing w:line="240" w:lineRule="atLeast"/>
              <w:ind w:firstLine="8"/>
              <w:rPr>
                <w:rFonts w:cs="Times New Roman"/>
                <w:b/>
                <w:bCs/>
                <w:i/>
                <w:iCs/>
                <w:sz w:val="20"/>
                <w:lang w:val="en-US" w:bidi="th-TH"/>
              </w:rPr>
            </w:pPr>
          </w:p>
        </w:tc>
        <w:tc>
          <w:tcPr>
            <w:tcW w:w="630" w:type="dxa"/>
          </w:tcPr>
          <w:p w14:paraId="629767B5" w14:textId="77777777" w:rsidR="00670877" w:rsidRPr="007E65DA" w:rsidRDefault="00670877">
            <w:pPr>
              <w:spacing w:line="240" w:lineRule="atLeast"/>
              <w:ind w:left="-40" w:right="-108" w:firstLine="2"/>
              <w:jc w:val="center"/>
              <w:rPr>
                <w:rFonts w:cs="Times New Roman"/>
                <w:i/>
                <w:iCs/>
                <w:sz w:val="20"/>
              </w:rPr>
            </w:pPr>
          </w:p>
        </w:tc>
        <w:tc>
          <w:tcPr>
            <w:tcW w:w="5121" w:type="dxa"/>
            <w:gridSpan w:val="7"/>
            <w:vAlign w:val="bottom"/>
          </w:tcPr>
          <w:p w14:paraId="657275C0" w14:textId="77777777" w:rsidR="00670877" w:rsidRPr="007E65DA" w:rsidRDefault="00670877">
            <w:pPr>
              <w:spacing w:line="240" w:lineRule="atLeast"/>
              <w:ind w:left="58" w:right="-108" w:firstLine="2"/>
              <w:jc w:val="center"/>
              <w:rPr>
                <w:rFonts w:cs="Times New Roman"/>
                <w:i/>
                <w:iCs/>
                <w:sz w:val="20"/>
              </w:rPr>
            </w:pPr>
            <w:r w:rsidRPr="007E65DA">
              <w:rPr>
                <w:rFonts w:cs="Times New Roman"/>
                <w:i/>
                <w:iCs/>
                <w:sz w:val="20"/>
              </w:rPr>
              <w:t>(in thousand Baht)</w:t>
            </w:r>
          </w:p>
        </w:tc>
      </w:tr>
      <w:tr w:rsidR="00670877" w:rsidRPr="00454FF6" w14:paraId="44D0CE71" w14:textId="77777777">
        <w:tc>
          <w:tcPr>
            <w:tcW w:w="3870" w:type="dxa"/>
          </w:tcPr>
          <w:p w14:paraId="1B4E792F" w14:textId="77777777" w:rsidR="00670877" w:rsidRPr="00454FF6" w:rsidRDefault="00670877">
            <w:pPr>
              <w:spacing w:line="240" w:lineRule="atLeast"/>
              <w:ind w:left="11"/>
              <w:rPr>
                <w:rFonts w:cs="Times New Roman"/>
                <w:b/>
                <w:bCs/>
                <w:color w:val="000000"/>
                <w:sz w:val="20"/>
                <w:lang w:val="en-US"/>
              </w:rPr>
            </w:pPr>
            <w:r w:rsidRPr="00454FF6">
              <w:rPr>
                <w:rFonts w:cs="Times New Roman"/>
                <w:b/>
                <w:bCs/>
                <w:color w:val="000000"/>
                <w:sz w:val="20"/>
                <w:lang w:val="en-US"/>
              </w:rPr>
              <w:t>Fees and service income</w:t>
            </w:r>
          </w:p>
        </w:tc>
        <w:tc>
          <w:tcPr>
            <w:tcW w:w="630" w:type="dxa"/>
          </w:tcPr>
          <w:p w14:paraId="2C8BB127" w14:textId="77777777" w:rsidR="00670877" w:rsidRPr="00454FF6" w:rsidRDefault="00670877">
            <w:pPr>
              <w:spacing w:line="240" w:lineRule="atLeast"/>
              <w:ind w:left="-40" w:right="-140" w:firstLine="2"/>
              <w:jc w:val="center"/>
              <w:rPr>
                <w:rFonts w:cs="Times New Roman"/>
                <w:i/>
                <w:iCs/>
                <w:sz w:val="20"/>
              </w:rPr>
            </w:pPr>
          </w:p>
        </w:tc>
        <w:tc>
          <w:tcPr>
            <w:tcW w:w="1080" w:type="dxa"/>
            <w:vAlign w:val="bottom"/>
          </w:tcPr>
          <w:p w14:paraId="0617FE09" w14:textId="77777777" w:rsidR="00670877" w:rsidRPr="00454FF6" w:rsidRDefault="00670877">
            <w:pPr>
              <w:tabs>
                <w:tab w:val="decimal" w:pos="820"/>
              </w:tabs>
              <w:spacing w:line="240" w:lineRule="atLeast"/>
              <w:ind w:left="-30" w:right="-140" w:firstLine="2"/>
              <w:rPr>
                <w:rFonts w:cs="Times New Roman"/>
                <w:sz w:val="20"/>
              </w:rPr>
            </w:pPr>
          </w:p>
        </w:tc>
        <w:tc>
          <w:tcPr>
            <w:tcW w:w="279" w:type="dxa"/>
            <w:vAlign w:val="bottom"/>
          </w:tcPr>
          <w:p w14:paraId="61796314" w14:textId="77777777" w:rsidR="00670877" w:rsidRPr="00454FF6" w:rsidRDefault="00670877">
            <w:pPr>
              <w:tabs>
                <w:tab w:val="decimal" w:pos="820"/>
              </w:tabs>
              <w:spacing w:line="240" w:lineRule="atLeast"/>
              <w:ind w:left="-30" w:right="-140" w:firstLine="2"/>
              <w:rPr>
                <w:rFonts w:cs="Times New Roman"/>
                <w:color w:val="000000"/>
                <w:sz w:val="20"/>
              </w:rPr>
            </w:pPr>
          </w:p>
        </w:tc>
        <w:tc>
          <w:tcPr>
            <w:tcW w:w="1071" w:type="dxa"/>
            <w:vAlign w:val="bottom"/>
          </w:tcPr>
          <w:p w14:paraId="08DADEDF" w14:textId="77777777" w:rsidR="00670877" w:rsidRPr="00454FF6" w:rsidRDefault="00670877">
            <w:pPr>
              <w:tabs>
                <w:tab w:val="decimal" w:pos="820"/>
              </w:tabs>
              <w:spacing w:line="240" w:lineRule="atLeast"/>
              <w:ind w:left="-30" w:right="-140" w:firstLine="2"/>
              <w:rPr>
                <w:rFonts w:cs="Times New Roman"/>
                <w:sz w:val="20"/>
              </w:rPr>
            </w:pPr>
          </w:p>
        </w:tc>
        <w:tc>
          <w:tcPr>
            <w:tcW w:w="279" w:type="dxa"/>
          </w:tcPr>
          <w:p w14:paraId="4FA4B401" w14:textId="77777777" w:rsidR="00670877" w:rsidRPr="00454FF6" w:rsidRDefault="00670877">
            <w:pPr>
              <w:tabs>
                <w:tab w:val="decimal" w:pos="820"/>
              </w:tabs>
              <w:spacing w:line="240" w:lineRule="atLeast"/>
              <w:ind w:left="-30" w:right="-140" w:firstLine="2"/>
              <w:rPr>
                <w:rFonts w:cs="Times New Roman"/>
                <w:sz w:val="20"/>
              </w:rPr>
            </w:pPr>
          </w:p>
        </w:tc>
        <w:tc>
          <w:tcPr>
            <w:tcW w:w="1062" w:type="dxa"/>
          </w:tcPr>
          <w:p w14:paraId="7C9A5D88" w14:textId="77777777" w:rsidR="00670877" w:rsidRPr="00454FF6" w:rsidRDefault="00670877">
            <w:pPr>
              <w:tabs>
                <w:tab w:val="decimal" w:pos="820"/>
              </w:tabs>
              <w:spacing w:line="240" w:lineRule="atLeast"/>
              <w:ind w:left="-30" w:right="-140" w:firstLine="2"/>
              <w:rPr>
                <w:rFonts w:cs="Times New Roman"/>
                <w:sz w:val="20"/>
              </w:rPr>
            </w:pPr>
          </w:p>
        </w:tc>
        <w:tc>
          <w:tcPr>
            <w:tcW w:w="279" w:type="dxa"/>
          </w:tcPr>
          <w:p w14:paraId="49031C12" w14:textId="77777777" w:rsidR="00670877" w:rsidRPr="00454FF6" w:rsidRDefault="00670877">
            <w:pPr>
              <w:tabs>
                <w:tab w:val="decimal" w:pos="820"/>
              </w:tabs>
              <w:spacing w:line="240" w:lineRule="atLeast"/>
              <w:ind w:left="-30" w:right="-140" w:firstLine="2"/>
              <w:rPr>
                <w:rFonts w:cs="Times New Roman"/>
                <w:sz w:val="20"/>
              </w:rPr>
            </w:pPr>
          </w:p>
        </w:tc>
        <w:tc>
          <w:tcPr>
            <w:tcW w:w="1071" w:type="dxa"/>
          </w:tcPr>
          <w:p w14:paraId="1758CD83" w14:textId="77777777" w:rsidR="00670877" w:rsidRPr="00454FF6" w:rsidRDefault="00670877">
            <w:pPr>
              <w:tabs>
                <w:tab w:val="decimal" w:pos="820"/>
              </w:tabs>
              <w:spacing w:line="240" w:lineRule="atLeast"/>
              <w:ind w:left="-30" w:right="-140" w:firstLine="2"/>
              <w:rPr>
                <w:rFonts w:cs="Times New Roman"/>
                <w:sz w:val="20"/>
              </w:rPr>
            </w:pPr>
          </w:p>
        </w:tc>
      </w:tr>
      <w:tr w:rsidR="00E5423B" w:rsidRPr="00454FF6" w14:paraId="0EFAAFD8" w14:textId="77777777">
        <w:tc>
          <w:tcPr>
            <w:tcW w:w="3870" w:type="dxa"/>
            <w:vAlign w:val="bottom"/>
          </w:tcPr>
          <w:p w14:paraId="198C9334" w14:textId="77777777" w:rsidR="00E5423B" w:rsidRPr="00454FF6" w:rsidRDefault="00E5423B" w:rsidP="00E5423B">
            <w:pPr>
              <w:spacing w:line="240" w:lineRule="atLeast"/>
              <w:ind w:left="191" w:hanging="191"/>
              <w:rPr>
                <w:rFonts w:cs="Times New Roman"/>
                <w:bCs/>
                <w:sz w:val="20"/>
              </w:rPr>
            </w:pPr>
            <w:r w:rsidRPr="00454FF6">
              <w:rPr>
                <w:rFonts w:cs="Times New Roman"/>
                <w:bCs/>
                <w:sz w:val="20"/>
              </w:rPr>
              <w:t>-</w:t>
            </w:r>
            <w:r w:rsidRPr="00454FF6">
              <w:rPr>
                <w:rFonts w:cs="Times New Roman"/>
                <w:bCs/>
                <w:sz w:val="20"/>
              </w:rPr>
              <w:tab/>
              <w:t>Acceptances, aval and guarantees</w:t>
            </w:r>
          </w:p>
        </w:tc>
        <w:tc>
          <w:tcPr>
            <w:tcW w:w="630" w:type="dxa"/>
          </w:tcPr>
          <w:p w14:paraId="40F7F6AD" w14:textId="77777777" w:rsidR="00E5423B" w:rsidRPr="00454FF6" w:rsidRDefault="00E5423B" w:rsidP="00E5423B">
            <w:pPr>
              <w:pStyle w:val="acctfourfigures"/>
              <w:tabs>
                <w:tab w:val="clear" w:pos="765"/>
              </w:tabs>
              <w:spacing w:line="240" w:lineRule="atLeast"/>
              <w:ind w:left="-40" w:right="-140" w:firstLine="2"/>
              <w:jc w:val="center"/>
              <w:rPr>
                <w:rFonts w:cs="Times New Roman"/>
                <w:bCs/>
                <w:i/>
                <w:iCs/>
                <w:sz w:val="20"/>
                <w:lang w:bidi="th-TH"/>
              </w:rPr>
            </w:pPr>
          </w:p>
        </w:tc>
        <w:tc>
          <w:tcPr>
            <w:tcW w:w="1080" w:type="dxa"/>
            <w:vAlign w:val="bottom"/>
          </w:tcPr>
          <w:p w14:paraId="03BF1AF3" w14:textId="1489AC1C" w:rsidR="00E5423B" w:rsidRPr="00454FF6" w:rsidRDefault="00E5423B" w:rsidP="00E5423B">
            <w:pPr>
              <w:pStyle w:val="acctfourfigures"/>
              <w:tabs>
                <w:tab w:val="clear" w:pos="765"/>
                <w:tab w:val="decimal" w:pos="820"/>
              </w:tabs>
              <w:spacing w:line="240" w:lineRule="atLeast"/>
              <w:ind w:left="-30" w:right="-140" w:firstLine="2"/>
              <w:rPr>
                <w:rFonts w:cs="Times New Roman"/>
                <w:b/>
                <w:sz w:val="20"/>
                <w:lang w:bidi="th-TH"/>
              </w:rPr>
            </w:pPr>
            <w:r w:rsidRPr="00AA6956">
              <w:rPr>
                <w:rFonts w:cs="Times New Roman"/>
                <w:bCs/>
                <w:sz w:val="20"/>
                <w:lang w:bidi="th-TH"/>
              </w:rPr>
              <w:t>195</w:t>
            </w:r>
          </w:p>
        </w:tc>
        <w:tc>
          <w:tcPr>
            <w:tcW w:w="279" w:type="dxa"/>
            <w:vAlign w:val="bottom"/>
          </w:tcPr>
          <w:p w14:paraId="5579966C" w14:textId="77777777" w:rsidR="00E5423B" w:rsidRPr="00454FF6" w:rsidRDefault="00E5423B" w:rsidP="00E5423B">
            <w:pPr>
              <w:tabs>
                <w:tab w:val="decimal" w:pos="820"/>
              </w:tabs>
              <w:spacing w:line="240" w:lineRule="atLeast"/>
              <w:ind w:left="-30" w:right="-140" w:firstLine="2"/>
              <w:rPr>
                <w:rFonts w:cs="Times New Roman"/>
                <w:color w:val="000000"/>
                <w:sz w:val="20"/>
              </w:rPr>
            </w:pPr>
          </w:p>
        </w:tc>
        <w:tc>
          <w:tcPr>
            <w:tcW w:w="1071" w:type="dxa"/>
            <w:vAlign w:val="bottom"/>
          </w:tcPr>
          <w:p w14:paraId="348C8547" w14:textId="77777777" w:rsidR="00E5423B" w:rsidRPr="00454FF6" w:rsidRDefault="00E5423B" w:rsidP="00E5423B">
            <w:pPr>
              <w:tabs>
                <w:tab w:val="decimal" w:pos="820"/>
              </w:tabs>
              <w:spacing w:line="240" w:lineRule="atLeast"/>
              <w:ind w:left="-30" w:right="-140" w:firstLine="2"/>
              <w:rPr>
                <w:rFonts w:cs="Times New Roman"/>
                <w:sz w:val="20"/>
                <w:lang w:val="en-US" w:bidi="th-TH"/>
              </w:rPr>
            </w:pPr>
            <w:r w:rsidRPr="00454FF6">
              <w:rPr>
                <w:rFonts w:cs="Times New Roman"/>
                <w:bCs/>
                <w:sz w:val="20"/>
                <w:lang w:bidi="th-TH"/>
              </w:rPr>
              <w:t>487</w:t>
            </w:r>
          </w:p>
        </w:tc>
        <w:tc>
          <w:tcPr>
            <w:tcW w:w="279" w:type="dxa"/>
          </w:tcPr>
          <w:p w14:paraId="0DE1B8AE" w14:textId="77777777" w:rsidR="00E5423B" w:rsidRPr="00454FF6" w:rsidRDefault="00E5423B" w:rsidP="00E5423B">
            <w:pPr>
              <w:tabs>
                <w:tab w:val="decimal" w:pos="820"/>
              </w:tabs>
              <w:spacing w:line="240" w:lineRule="atLeast"/>
              <w:ind w:left="-30" w:right="-140" w:firstLine="2"/>
              <w:rPr>
                <w:rFonts w:cs="Times New Roman"/>
                <w:b/>
                <w:sz w:val="20"/>
                <w:cs/>
                <w:lang w:bidi="th-TH"/>
              </w:rPr>
            </w:pPr>
          </w:p>
        </w:tc>
        <w:tc>
          <w:tcPr>
            <w:tcW w:w="1062" w:type="dxa"/>
            <w:vAlign w:val="bottom"/>
          </w:tcPr>
          <w:p w14:paraId="2776B46B" w14:textId="55D34424" w:rsidR="00E5423B" w:rsidRPr="00454FF6" w:rsidRDefault="00E5423B" w:rsidP="00E5423B">
            <w:pPr>
              <w:tabs>
                <w:tab w:val="decimal" w:pos="820"/>
              </w:tabs>
              <w:spacing w:line="240" w:lineRule="atLeast"/>
              <w:ind w:left="-30" w:right="-140" w:firstLine="2"/>
              <w:rPr>
                <w:rFonts w:cs="Times New Roman"/>
                <w:b/>
                <w:sz w:val="20"/>
                <w:cs/>
                <w:lang w:bidi="th-TH"/>
              </w:rPr>
            </w:pPr>
            <w:r w:rsidRPr="00AA6956">
              <w:rPr>
                <w:rFonts w:cs="Times New Roman"/>
                <w:bCs/>
                <w:sz w:val="20"/>
                <w:lang w:bidi="th-TH"/>
              </w:rPr>
              <w:t>195</w:t>
            </w:r>
          </w:p>
        </w:tc>
        <w:tc>
          <w:tcPr>
            <w:tcW w:w="279" w:type="dxa"/>
          </w:tcPr>
          <w:p w14:paraId="0FF4321C" w14:textId="77777777" w:rsidR="00E5423B" w:rsidRPr="00454FF6" w:rsidRDefault="00E5423B" w:rsidP="00E5423B">
            <w:pPr>
              <w:tabs>
                <w:tab w:val="decimal" w:pos="820"/>
              </w:tabs>
              <w:spacing w:line="240" w:lineRule="atLeast"/>
              <w:ind w:left="-30" w:right="-140" w:firstLine="2"/>
              <w:rPr>
                <w:rFonts w:cs="Times New Roman"/>
                <w:b/>
                <w:sz w:val="20"/>
                <w:cs/>
                <w:lang w:bidi="th-TH"/>
              </w:rPr>
            </w:pPr>
          </w:p>
        </w:tc>
        <w:tc>
          <w:tcPr>
            <w:tcW w:w="1071" w:type="dxa"/>
            <w:vAlign w:val="bottom"/>
          </w:tcPr>
          <w:p w14:paraId="2633095B" w14:textId="77777777" w:rsidR="00E5423B" w:rsidRPr="00454FF6" w:rsidRDefault="00E5423B" w:rsidP="00E5423B">
            <w:pPr>
              <w:tabs>
                <w:tab w:val="decimal" w:pos="820"/>
              </w:tabs>
              <w:spacing w:line="240" w:lineRule="atLeast"/>
              <w:ind w:left="-30" w:right="-140" w:firstLine="2"/>
              <w:rPr>
                <w:rFonts w:cs="Times New Roman"/>
                <w:b/>
                <w:sz w:val="20"/>
                <w:cs/>
                <w:lang w:bidi="th-TH"/>
              </w:rPr>
            </w:pPr>
            <w:r w:rsidRPr="00454FF6">
              <w:rPr>
                <w:rFonts w:cs="Times New Roman"/>
                <w:bCs/>
                <w:sz w:val="20"/>
                <w:lang w:bidi="th-TH"/>
              </w:rPr>
              <w:t>487</w:t>
            </w:r>
          </w:p>
        </w:tc>
      </w:tr>
      <w:tr w:rsidR="00E5423B" w:rsidRPr="00454FF6" w14:paraId="2AC359B2" w14:textId="77777777">
        <w:tc>
          <w:tcPr>
            <w:tcW w:w="3870" w:type="dxa"/>
            <w:vAlign w:val="bottom"/>
          </w:tcPr>
          <w:p w14:paraId="4238A565" w14:textId="77777777" w:rsidR="00E5423B" w:rsidRPr="00454FF6" w:rsidRDefault="00E5423B" w:rsidP="00E5423B">
            <w:pPr>
              <w:spacing w:line="240" w:lineRule="atLeast"/>
              <w:ind w:left="191" w:hanging="191"/>
              <w:rPr>
                <w:rFonts w:cs="Times New Roman"/>
                <w:bCs/>
                <w:sz w:val="20"/>
              </w:rPr>
            </w:pPr>
            <w:r w:rsidRPr="00454FF6">
              <w:rPr>
                <w:rFonts w:cs="Times New Roman"/>
                <w:bCs/>
                <w:sz w:val="20"/>
              </w:rPr>
              <w:t>-</w:t>
            </w:r>
            <w:r w:rsidRPr="00454FF6">
              <w:rPr>
                <w:rFonts w:cs="Times New Roman"/>
                <w:bCs/>
                <w:sz w:val="20"/>
              </w:rPr>
              <w:tab/>
              <w:t>Management fee</w:t>
            </w:r>
          </w:p>
        </w:tc>
        <w:tc>
          <w:tcPr>
            <w:tcW w:w="630" w:type="dxa"/>
          </w:tcPr>
          <w:p w14:paraId="122DE8D0" w14:textId="77777777" w:rsidR="00E5423B" w:rsidRPr="00454FF6" w:rsidRDefault="00E5423B" w:rsidP="00E5423B">
            <w:pPr>
              <w:pStyle w:val="acctfourfigures"/>
              <w:tabs>
                <w:tab w:val="clear" w:pos="765"/>
              </w:tabs>
              <w:spacing w:line="240" w:lineRule="atLeast"/>
              <w:ind w:left="-40" w:right="-140" w:firstLine="2"/>
              <w:jc w:val="center"/>
              <w:rPr>
                <w:rFonts w:cs="Times New Roman"/>
                <w:bCs/>
                <w:i/>
                <w:iCs/>
                <w:sz w:val="20"/>
                <w:lang w:val="en-US" w:bidi="th-TH"/>
              </w:rPr>
            </w:pPr>
          </w:p>
        </w:tc>
        <w:tc>
          <w:tcPr>
            <w:tcW w:w="1080" w:type="dxa"/>
          </w:tcPr>
          <w:p w14:paraId="0649343B" w14:textId="1084A6E4"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lang w:val="en-US" w:bidi="th-TH"/>
              </w:rPr>
            </w:pPr>
            <w:r w:rsidRPr="00AA6956">
              <w:rPr>
                <w:rFonts w:cs="Times New Roman"/>
                <w:bCs/>
                <w:sz w:val="20"/>
                <w:lang w:val="en-US" w:bidi="th-TH"/>
              </w:rPr>
              <w:t>7,110</w:t>
            </w:r>
          </w:p>
        </w:tc>
        <w:tc>
          <w:tcPr>
            <w:tcW w:w="279" w:type="dxa"/>
            <w:vAlign w:val="bottom"/>
          </w:tcPr>
          <w:p w14:paraId="4165658B" w14:textId="77777777" w:rsidR="00E5423B" w:rsidRPr="00454FF6" w:rsidRDefault="00E5423B" w:rsidP="00E5423B">
            <w:pPr>
              <w:tabs>
                <w:tab w:val="decimal" w:pos="820"/>
              </w:tabs>
              <w:spacing w:line="240" w:lineRule="atLeast"/>
              <w:ind w:left="-30" w:right="-140" w:firstLine="2"/>
              <w:rPr>
                <w:rFonts w:cs="Times New Roman"/>
                <w:color w:val="000000"/>
                <w:sz w:val="20"/>
              </w:rPr>
            </w:pPr>
          </w:p>
        </w:tc>
        <w:tc>
          <w:tcPr>
            <w:tcW w:w="1071" w:type="dxa"/>
          </w:tcPr>
          <w:p w14:paraId="69F5627B" w14:textId="77777777" w:rsidR="00E5423B" w:rsidRPr="00454FF6" w:rsidRDefault="00E5423B" w:rsidP="00E5423B">
            <w:pPr>
              <w:tabs>
                <w:tab w:val="decimal" w:pos="820"/>
              </w:tabs>
              <w:spacing w:line="240" w:lineRule="atLeast"/>
              <w:ind w:left="-30" w:right="-140" w:firstLine="2"/>
              <w:rPr>
                <w:rFonts w:cs="Times New Roman"/>
                <w:sz w:val="20"/>
              </w:rPr>
            </w:pPr>
            <w:r w:rsidRPr="00454FF6">
              <w:rPr>
                <w:rFonts w:cs="Times New Roman"/>
                <w:bCs/>
                <w:sz w:val="20"/>
                <w:lang w:val="en-US" w:bidi="th-TH"/>
              </w:rPr>
              <w:t>12,281</w:t>
            </w:r>
          </w:p>
        </w:tc>
        <w:tc>
          <w:tcPr>
            <w:tcW w:w="279" w:type="dxa"/>
          </w:tcPr>
          <w:p w14:paraId="05CFF27C" w14:textId="77777777" w:rsidR="00E5423B" w:rsidRPr="00454FF6" w:rsidRDefault="00E5423B" w:rsidP="00E5423B">
            <w:pPr>
              <w:tabs>
                <w:tab w:val="decimal" w:pos="820"/>
              </w:tabs>
              <w:spacing w:line="240" w:lineRule="atLeast"/>
              <w:ind w:left="-30" w:right="-140" w:firstLine="2"/>
              <w:rPr>
                <w:rFonts w:cs="Times New Roman"/>
                <w:bCs/>
                <w:sz w:val="20"/>
                <w:lang w:val="en-US" w:bidi="th-TH"/>
              </w:rPr>
            </w:pPr>
          </w:p>
        </w:tc>
        <w:tc>
          <w:tcPr>
            <w:tcW w:w="1062" w:type="dxa"/>
          </w:tcPr>
          <w:p w14:paraId="159644CF" w14:textId="24EA002E" w:rsidR="00E5423B" w:rsidRPr="00454FF6" w:rsidRDefault="00E5423B" w:rsidP="00E5423B">
            <w:pPr>
              <w:tabs>
                <w:tab w:val="decimal" w:pos="820"/>
              </w:tabs>
              <w:spacing w:line="240" w:lineRule="atLeast"/>
              <w:ind w:left="-30" w:right="-140" w:firstLine="2"/>
              <w:rPr>
                <w:rFonts w:cs="Times New Roman"/>
                <w:bCs/>
                <w:sz w:val="20"/>
                <w:lang w:val="en-US" w:bidi="th-TH"/>
              </w:rPr>
            </w:pPr>
            <w:r w:rsidRPr="00AA6956">
              <w:rPr>
                <w:rFonts w:cs="Times New Roman"/>
                <w:bCs/>
                <w:sz w:val="20"/>
                <w:lang w:val="en-US" w:bidi="th-TH"/>
              </w:rPr>
              <w:t>7,110</w:t>
            </w:r>
          </w:p>
        </w:tc>
        <w:tc>
          <w:tcPr>
            <w:tcW w:w="279" w:type="dxa"/>
          </w:tcPr>
          <w:p w14:paraId="40DA70CC" w14:textId="77777777" w:rsidR="00E5423B" w:rsidRPr="00454FF6" w:rsidRDefault="00E5423B" w:rsidP="00E5423B">
            <w:pPr>
              <w:tabs>
                <w:tab w:val="decimal" w:pos="820"/>
              </w:tabs>
              <w:spacing w:line="240" w:lineRule="atLeast"/>
              <w:ind w:left="-30" w:right="-140" w:firstLine="2"/>
              <w:rPr>
                <w:rFonts w:cs="Times New Roman"/>
                <w:bCs/>
                <w:sz w:val="20"/>
                <w:lang w:val="en-US" w:bidi="th-TH"/>
              </w:rPr>
            </w:pPr>
          </w:p>
        </w:tc>
        <w:tc>
          <w:tcPr>
            <w:tcW w:w="1071" w:type="dxa"/>
          </w:tcPr>
          <w:p w14:paraId="17261369" w14:textId="77777777" w:rsidR="00E5423B" w:rsidRPr="00454FF6" w:rsidRDefault="00E5423B" w:rsidP="00E5423B">
            <w:pPr>
              <w:tabs>
                <w:tab w:val="decimal" w:pos="820"/>
              </w:tabs>
              <w:spacing w:line="240" w:lineRule="atLeast"/>
              <w:ind w:left="-30" w:right="-140" w:firstLine="2"/>
              <w:rPr>
                <w:rFonts w:cs="Times New Roman"/>
                <w:bCs/>
                <w:sz w:val="20"/>
                <w:lang w:val="en-US" w:bidi="th-TH"/>
              </w:rPr>
            </w:pPr>
            <w:r w:rsidRPr="00454FF6">
              <w:rPr>
                <w:rFonts w:cs="Times New Roman"/>
                <w:bCs/>
                <w:sz w:val="20"/>
                <w:lang w:val="en-US" w:bidi="th-TH"/>
              </w:rPr>
              <w:t>12,281</w:t>
            </w:r>
          </w:p>
        </w:tc>
      </w:tr>
      <w:tr w:rsidR="00E5423B" w:rsidRPr="00454FF6" w14:paraId="1EE54A11" w14:textId="77777777">
        <w:tc>
          <w:tcPr>
            <w:tcW w:w="3870" w:type="dxa"/>
            <w:vAlign w:val="bottom"/>
          </w:tcPr>
          <w:p w14:paraId="2354BE22" w14:textId="77777777" w:rsidR="00E5423B" w:rsidRPr="00454FF6" w:rsidRDefault="00E5423B" w:rsidP="00E5423B">
            <w:pPr>
              <w:spacing w:line="240" w:lineRule="atLeast"/>
              <w:ind w:left="191" w:hanging="191"/>
              <w:rPr>
                <w:rFonts w:cs="Times New Roman"/>
                <w:bCs/>
                <w:sz w:val="20"/>
              </w:rPr>
            </w:pPr>
            <w:r w:rsidRPr="00454FF6">
              <w:rPr>
                <w:rFonts w:cs="Times New Roman"/>
                <w:bCs/>
                <w:sz w:val="20"/>
              </w:rPr>
              <w:t>-</w:t>
            </w:r>
            <w:r w:rsidRPr="00454FF6">
              <w:rPr>
                <w:rFonts w:cs="Times New Roman"/>
                <w:bCs/>
                <w:sz w:val="20"/>
              </w:rPr>
              <w:tab/>
              <w:t>Brokerage fee</w:t>
            </w:r>
          </w:p>
        </w:tc>
        <w:tc>
          <w:tcPr>
            <w:tcW w:w="630" w:type="dxa"/>
          </w:tcPr>
          <w:p w14:paraId="050EE83C" w14:textId="77777777" w:rsidR="00E5423B" w:rsidRPr="00454FF6" w:rsidRDefault="00E5423B" w:rsidP="00E5423B">
            <w:pPr>
              <w:spacing w:line="240" w:lineRule="atLeast"/>
              <w:ind w:left="-40" w:firstLine="2"/>
              <w:jc w:val="center"/>
              <w:rPr>
                <w:rFonts w:cs="Times New Roman"/>
                <w:i/>
                <w:iCs/>
                <w:color w:val="000000"/>
                <w:sz w:val="20"/>
              </w:rPr>
            </w:pPr>
            <w:r w:rsidRPr="00454FF6">
              <w:rPr>
                <w:rFonts w:cs="Times New Roman"/>
                <w:i/>
                <w:iCs/>
                <w:color w:val="000000"/>
                <w:sz w:val="20"/>
              </w:rPr>
              <w:t>31</w:t>
            </w:r>
          </w:p>
        </w:tc>
        <w:tc>
          <w:tcPr>
            <w:tcW w:w="1080" w:type="dxa"/>
          </w:tcPr>
          <w:p w14:paraId="27EFFD05" w14:textId="1496E4AB"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r w:rsidRPr="00AA6956">
              <w:rPr>
                <w:rFonts w:cs="Times New Roman"/>
                <w:bCs/>
                <w:sz w:val="20"/>
              </w:rPr>
              <w:t>187,695</w:t>
            </w:r>
          </w:p>
        </w:tc>
        <w:tc>
          <w:tcPr>
            <w:tcW w:w="279" w:type="dxa"/>
            <w:vAlign w:val="bottom"/>
          </w:tcPr>
          <w:p w14:paraId="3CCA7DA3" w14:textId="77777777" w:rsidR="00E5423B" w:rsidRPr="00454FF6" w:rsidRDefault="00E5423B" w:rsidP="00E5423B">
            <w:pPr>
              <w:tabs>
                <w:tab w:val="decimal" w:pos="820"/>
              </w:tabs>
              <w:spacing w:line="240" w:lineRule="atLeast"/>
              <w:ind w:left="-30" w:right="-140" w:firstLine="2"/>
              <w:rPr>
                <w:rFonts w:cs="Times New Roman"/>
                <w:color w:val="000000"/>
                <w:sz w:val="20"/>
              </w:rPr>
            </w:pPr>
          </w:p>
        </w:tc>
        <w:tc>
          <w:tcPr>
            <w:tcW w:w="1071" w:type="dxa"/>
          </w:tcPr>
          <w:p w14:paraId="3F42A15E" w14:textId="77777777" w:rsidR="00E5423B" w:rsidRPr="00454FF6" w:rsidRDefault="00E5423B" w:rsidP="00E5423B">
            <w:pPr>
              <w:tabs>
                <w:tab w:val="decimal" w:pos="820"/>
              </w:tabs>
              <w:spacing w:line="240" w:lineRule="atLeast"/>
              <w:ind w:left="-30" w:right="-140" w:firstLine="2"/>
              <w:rPr>
                <w:rFonts w:cs="Times New Roman"/>
                <w:sz w:val="20"/>
              </w:rPr>
            </w:pPr>
            <w:r w:rsidRPr="00454FF6">
              <w:rPr>
                <w:rFonts w:cs="Times New Roman"/>
                <w:bCs/>
                <w:sz w:val="20"/>
                <w:lang w:val="en-US" w:bidi="th-TH"/>
              </w:rPr>
              <w:t>178,410</w:t>
            </w:r>
          </w:p>
        </w:tc>
        <w:tc>
          <w:tcPr>
            <w:tcW w:w="279" w:type="dxa"/>
          </w:tcPr>
          <w:p w14:paraId="7A35741A" w14:textId="77777777" w:rsidR="00E5423B" w:rsidRPr="00454FF6" w:rsidRDefault="00E5423B" w:rsidP="00E5423B">
            <w:pPr>
              <w:tabs>
                <w:tab w:val="decimal" w:pos="820"/>
              </w:tabs>
              <w:spacing w:line="240" w:lineRule="atLeast"/>
              <w:ind w:left="-30" w:right="-140" w:firstLine="2"/>
              <w:rPr>
                <w:rFonts w:cs="Times New Roman"/>
                <w:bCs/>
                <w:sz w:val="20"/>
              </w:rPr>
            </w:pPr>
          </w:p>
        </w:tc>
        <w:tc>
          <w:tcPr>
            <w:tcW w:w="1062" w:type="dxa"/>
          </w:tcPr>
          <w:p w14:paraId="6FB40B4B" w14:textId="4015BC27" w:rsidR="00E5423B" w:rsidRPr="00454FF6" w:rsidRDefault="00E5423B" w:rsidP="00E5423B">
            <w:pPr>
              <w:tabs>
                <w:tab w:val="decimal" w:pos="820"/>
              </w:tabs>
              <w:spacing w:line="240" w:lineRule="atLeast"/>
              <w:ind w:left="-30" w:right="-140" w:firstLine="2"/>
              <w:rPr>
                <w:rFonts w:cs="Times New Roman"/>
                <w:bCs/>
                <w:sz w:val="20"/>
              </w:rPr>
            </w:pPr>
            <w:r w:rsidRPr="00AA6956">
              <w:rPr>
                <w:rFonts w:cs="Times New Roman"/>
                <w:bCs/>
                <w:sz w:val="20"/>
              </w:rPr>
              <w:t>187,695</w:t>
            </w:r>
          </w:p>
        </w:tc>
        <w:tc>
          <w:tcPr>
            <w:tcW w:w="279" w:type="dxa"/>
          </w:tcPr>
          <w:p w14:paraId="69223434" w14:textId="77777777" w:rsidR="00E5423B" w:rsidRPr="00454FF6" w:rsidRDefault="00E5423B" w:rsidP="00E5423B">
            <w:pPr>
              <w:tabs>
                <w:tab w:val="decimal" w:pos="820"/>
              </w:tabs>
              <w:spacing w:line="240" w:lineRule="atLeast"/>
              <w:ind w:left="-30" w:right="-140" w:firstLine="2"/>
              <w:rPr>
                <w:rFonts w:cs="Times New Roman"/>
                <w:bCs/>
                <w:sz w:val="20"/>
              </w:rPr>
            </w:pPr>
          </w:p>
        </w:tc>
        <w:tc>
          <w:tcPr>
            <w:tcW w:w="1071" w:type="dxa"/>
          </w:tcPr>
          <w:p w14:paraId="6039A7C0" w14:textId="77777777" w:rsidR="00E5423B" w:rsidRPr="00454FF6" w:rsidRDefault="00E5423B" w:rsidP="00E5423B">
            <w:pPr>
              <w:tabs>
                <w:tab w:val="decimal" w:pos="820"/>
              </w:tabs>
              <w:spacing w:line="240" w:lineRule="atLeast"/>
              <w:ind w:left="-30" w:right="-140" w:firstLine="2"/>
              <w:rPr>
                <w:rFonts w:cs="Times New Roman"/>
                <w:bCs/>
                <w:sz w:val="20"/>
              </w:rPr>
            </w:pPr>
            <w:r w:rsidRPr="00454FF6">
              <w:rPr>
                <w:rFonts w:cs="Times New Roman"/>
                <w:bCs/>
                <w:sz w:val="20"/>
                <w:lang w:val="en-US" w:bidi="th-TH"/>
              </w:rPr>
              <w:t>178,410</w:t>
            </w:r>
          </w:p>
        </w:tc>
      </w:tr>
      <w:tr w:rsidR="00E5423B" w:rsidRPr="00454FF6" w14:paraId="51D188E1" w14:textId="77777777" w:rsidTr="00AA6956">
        <w:trPr>
          <w:trHeight w:val="80"/>
        </w:trPr>
        <w:tc>
          <w:tcPr>
            <w:tcW w:w="3870" w:type="dxa"/>
          </w:tcPr>
          <w:p w14:paraId="5D57356E" w14:textId="77777777" w:rsidR="00E5423B" w:rsidRPr="00454FF6" w:rsidRDefault="00E5423B" w:rsidP="00E5423B">
            <w:pPr>
              <w:spacing w:line="240" w:lineRule="atLeast"/>
              <w:ind w:left="191" w:hanging="191"/>
              <w:rPr>
                <w:rFonts w:cs="Times New Roman"/>
                <w:bCs/>
                <w:sz w:val="20"/>
              </w:rPr>
            </w:pPr>
            <w:r w:rsidRPr="00454FF6">
              <w:rPr>
                <w:rFonts w:cs="Times New Roman"/>
                <w:bCs/>
                <w:sz w:val="20"/>
              </w:rPr>
              <w:t>-</w:t>
            </w:r>
            <w:r w:rsidRPr="00454FF6">
              <w:rPr>
                <w:rFonts w:cs="Times New Roman"/>
                <w:bCs/>
                <w:sz w:val="20"/>
              </w:rPr>
              <w:tab/>
              <w:t>Others</w:t>
            </w:r>
          </w:p>
        </w:tc>
        <w:tc>
          <w:tcPr>
            <w:tcW w:w="630" w:type="dxa"/>
          </w:tcPr>
          <w:p w14:paraId="75A9B332" w14:textId="77777777" w:rsidR="00E5423B" w:rsidRPr="00454FF6" w:rsidRDefault="00E5423B" w:rsidP="00E5423B">
            <w:pPr>
              <w:pStyle w:val="acctfourfigures"/>
              <w:tabs>
                <w:tab w:val="clear" w:pos="765"/>
              </w:tabs>
              <w:spacing w:line="240" w:lineRule="atLeast"/>
              <w:ind w:left="-40" w:right="-140" w:firstLine="2"/>
              <w:jc w:val="center"/>
              <w:rPr>
                <w:rFonts w:cs="Times New Roman"/>
                <w:bCs/>
                <w:i/>
                <w:iCs/>
                <w:sz w:val="20"/>
                <w:lang w:bidi="th-TH"/>
              </w:rPr>
            </w:pPr>
          </w:p>
        </w:tc>
        <w:tc>
          <w:tcPr>
            <w:tcW w:w="1080" w:type="dxa"/>
            <w:tcBorders>
              <w:bottom w:val="single" w:sz="4" w:space="0" w:color="auto"/>
            </w:tcBorders>
            <w:vAlign w:val="bottom"/>
          </w:tcPr>
          <w:p w14:paraId="0A4C7722" w14:textId="7BCF257F"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lang w:val="en-US" w:bidi="th-TH"/>
              </w:rPr>
            </w:pPr>
            <w:r w:rsidRPr="00AA6956">
              <w:rPr>
                <w:rFonts w:cs="Times New Roman"/>
                <w:bCs/>
                <w:sz w:val="20"/>
                <w:lang w:bidi="th-TH"/>
              </w:rPr>
              <w:t>27,074</w:t>
            </w:r>
          </w:p>
        </w:tc>
        <w:tc>
          <w:tcPr>
            <w:tcW w:w="279" w:type="dxa"/>
            <w:vAlign w:val="bottom"/>
          </w:tcPr>
          <w:p w14:paraId="32831178" w14:textId="77777777" w:rsidR="00E5423B" w:rsidRPr="00454FF6" w:rsidRDefault="00E5423B" w:rsidP="00E5423B">
            <w:pPr>
              <w:tabs>
                <w:tab w:val="decimal" w:pos="820"/>
              </w:tabs>
              <w:spacing w:line="240" w:lineRule="atLeast"/>
              <w:ind w:left="-30" w:right="-140" w:firstLine="2"/>
              <w:rPr>
                <w:rFonts w:cs="Times New Roman"/>
                <w:color w:val="000000"/>
                <w:sz w:val="20"/>
              </w:rPr>
            </w:pPr>
          </w:p>
        </w:tc>
        <w:tc>
          <w:tcPr>
            <w:tcW w:w="1071" w:type="dxa"/>
            <w:tcBorders>
              <w:bottom w:val="single" w:sz="4" w:space="0" w:color="auto"/>
            </w:tcBorders>
            <w:vAlign w:val="bottom"/>
          </w:tcPr>
          <w:p w14:paraId="6941F252" w14:textId="77777777" w:rsidR="00E5423B" w:rsidRPr="00454FF6" w:rsidRDefault="00E5423B" w:rsidP="00E5423B">
            <w:pPr>
              <w:tabs>
                <w:tab w:val="decimal" w:pos="820"/>
              </w:tabs>
              <w:spacing w:line="240" w:lineRule="atLeast"/>
              <w:ind w:left="-30" w:right="-140" w:firstLine="2"/>
              <w:rPr>
                <w:rFonts w:cs="Times New Roman"/>
                <w:sz w:val="20"/>
              </w:rPr>
            </w:pPr>
            <w:r w:rsidRPr="00454FF6">
              <w:rPr>
                <w:rFonts w:cs="Times New Roman"/>
                <w:bCs/>
                <w:sz w:val="20"/>
                <w:lang w:bidi="th-TH"/>
              </w:rPr>
              <w:t>32,811</w:t>
            </w:r>
          </w:p>
        </w:tc>
        <w:tc>
          <w:tcPr>
            <w:tcW w:w="279" w:type="dxa"/>
          </w:tcPr>
          <w:p w14:paraId="21FA29CE" w14:textId="77777777" w:rsidR="00E5423B" w:rsidRPr="00454FF6" w:rsidRDefault="00E5423B" w:rsidP="00E5423B">
            <w:pPr>
              <w:tabs>
                <w:tab w:val="decimal" w:pos="820"/>
              </w:tabs>
              <w:spacing w:line="240" w:lineRule="atLeast"/>
              <w:ind w:left="-30" w:right="-140" w:firstLine="2"/>
              <w:rPr>
                <w:rFonts w:cs="Times New Roman"/>
                <w:bCs/>
                <w:sz w:val="20"/>
                <w:lang w:bidi="th-TH"/>
              </w:rPr>
            </w:pPr>
          </w:p>
        </w:tc>
        <w:tc>
          <w:tcPr>
            <w:tcW w:w="1062" w:type="dxa"/>
            <w:tcBorders>
              <w:bottom w:val="single" w:sz="4" w:space="0" w:color="auto"/>
            </w:tcBorders>
            <w:vAlign w:val="bottom"/>
          </w:tcPr>
          <w:p w14:paraId="15227A89" w14:textId="1CDFFD09" w:rsidR="00E5423B" w:rsidRPr="00454FF6" w:rsidRDefault="00E5423B" w:rsidP="00E5423B">
            <w:pPr>
              <w:tabs>
                <w:tab w:val="decimal" w:pos="820"/>
              </w:tabs>
              <w:spacing w:line="240" w:lineRule="atLeast"/>
              <w:ind w:left="-30" w:right="-140" w:firstLine="2"/>
              <w:rPr>
                <w:rFonts w:cs="Times New Roman"/>
                <w:bCs/>
                <w:sz w:val="20"/>
                <w:lang w:bidi="th-TH"/>
              </w:rPr>
            </w:pPr>
            <w:r w:rsidRPr="00AA6956">
              <w:rPr>
                <w:rFonts w:cs="Times New Roman"/>
                <w:bCs/>
                <w:sz w:val="20"/>
                <w:lang w:bidi="th-TH"/>
              </w:rPr>
              <w:t>43,020</w:t>
            </w:r>
          </w:p>
        </w:tc>
        <w:tc>
          <w:tcPr>
            <w:tcW w:w="279" w:type="dxa"/>
          </w:tcPr>
          <w:p w14:paraId="66C3A42C" w14:textId="77777777" w:rsidR="00E5423B" w:rsidRPr="00454FF6" w:rsidRDefault="00E5423B" w:rsidP="00E5423B">
            <w:pPr>
              <w:tabs>
                <w:tab w:val="decimal" w:pos="820"/>
              </w:tabs>
              <w:spacing w:line="240" w:lineRule="atLeast"/>
              <w:ind w:left="-30" w:right="-140" w:firstLine="2"/>
              <w:rPr>
                <w:rFonts w:cs="Times New Roman"/>
                <w:bCs/>
                <w:sz w:val="20"/>
                <w:lang w:bidi="th-TH"/>
              </w:rPr>
            </w:pPr>
          </w:p>
        </w:tc>
        <w:tc>
          <w:tcPr>
            <w:tcW w:w="1071" w:type="dxa"/>
            <w:tcBorders>
              <w:bottom w:val="single" w:sz="4" w:space="0" w:color="auto"/>
            </w:tcBorders>
          </w:tcPr>
          <w:p w14:paraId="7A7E13FB" w14:textId="77777777" w:rsidR="00E5423B" w:rsidRPr="00454FF6" w:rsidRDefault="00E5423B" w:rsidP="00E5423B">
            <w:pPr>
              <w:tabs>
                <w:tab w:val="decimal" w:pos="820"/>
              </w:tabs>
              <w:spacing w:line="240" w:lineRule="atLeast"/>
              <w:ind w:left="-30" w:right="-140" w:firstLine="2"/>
              <w:rPr>
                <w:rFonts w:cs="Times New Roman"/>
                <w:bCs/>
                <w:sz w:val="20"/>
                <w:lang w:bidi="th-TH"/>
              </w:rPr>
            </w:pPr>
            <w:r w:rsidRPr="00454FF6">
              <w:rPr>
                <w:rFonts w:cs="Times New Roman"/>
                <w:bCs/>
                <w:sz w:val="20"/>
                <w:lang w:val="en-US" w:bidi="th-TH"/>
              </w:rPr>
              <w:t>46,271</w:t>
            </w:r>
          </w:p>
        </w:tc>
      </w:tr>
      <w:tr w:rsidR="00E5423B" w:rsidRPr="00454FF6" w14:paraId="16089323" w14:textId="77777777">
        <w:tc>
          <w:tcPr>
            <w:tcW w:w="3870" w:type="dxa"/>
          </w:tcPr>
          <w:p w14:paraId="6E7D13F3" w14:textId="77777777" w:rsidR="00E5423B" w:rsidRPr="00454FF6" w:rsidRDefault="00E5423B" w:rsidP="00E5423B">
            <w:pPr>
              <w:spacing w:line="240" w:lineRule="atLeast"/>
              <w:ind w:left="11" w:hanging="11"/>
              <w:rPr>
                <w:rFonts w:cs="Times New Roman"/>
                <w:sz w:val="20"/>
              </w:rPr>
            </w:pPr>
            <w:r w:rsidRPr="00454FF6">
              <w:rPr>
                <w:rFonts w:cs="Times New Roman"/>
                <w:b/>
                <w:bCs/>
                <w:color w:val="000000"/>
                <w:sz w:val="20"/>
              </w:rPr>
              <w:t>Total</w:t>
            </w:r>
          </w:p>
        </w:tc>
        <w:tc>
          <w:tcPr>
            <w:tcW w:w="630" w:type="dxa"/>
          </w:tcPr>
          <w:p w14:paraId="4F7346EA" w14:textId="77777777" w:rsidR="00E5423B" w:rsidRPr="00454FF6" w:rsidRDefault="00E5423B" w:rsidP="00E5423B">
            <w:pPr>
              <w:spacing w:line="240" w:lineRule="atLeast"/>
              <w:ind w:left="-40" w:right="-140" w:firstLine="2"/>
              <w:jc w:val="center"/>
              <w:rPr>
                <w:rFonts w:cs="Times New Roman"/>
                <w:b/>
                <w:bCs/>
                <w:i/>
                <w:iCs/>
                <w:sz w:val="20"/>
                <w:lang w:bidi="th-TH"/>
              </w:rPr>
            </w:pPr>
          </w:p>
        </w:tc>
        <w:tc>
          <w:tcPr>
            <w:tcW w:w="1080" w:type="dxa"/>
            <w:tcBorders>
              <w:top w:val="single" w:sz="4" w:space="0" w:color="auto"/>
              <w:bottom w:val="single" w:sz="4" w:space="0" w:color="auto"/>
            </w:tcBorders>
            <w:vAlign w:val="bottom"/>
          </w:tcPr>
          <w:p w14:paraId="14745FBE" w14:textId="54DE6DE0" w:rsidR="00E5423B" w:rsidRPr="00454FF6" w:rsidRDefault="00E5423B" w:rsidP="00E5423B">
            <w:pPr>
              <w:tabs>
                <w:tab w:val="decimal" w:pos="820"/>
              </w:tabs>
              <w:spacing w:line="240" w:lineRule="atLeast"/>
              <w:ind w:left="-30" w:right="-140" w:firstLine="2"/>
              <w:rPr>
                <w:rFonts w:cs="Times New Roman"/>
                <w:b/>
                <w:bCs/>
                <w:sz w:val="20"/>
              </w:rPr>
            </w:pPr>
            <w:r w:rsidRPr="00AA6956">
              <w:rPr>
                <w:rFonts w:cs="Times New Roman"/>
                <w:b/>
                <w:bCs/>
                <w:sz w:val="20"/>
                <w:lang w:bidi="th-TH"/>
              </w:rPr>
              <w:t>222,074</w:t>
            </w:r>
          </w:p>
        </w:tc>
        <w:tc>
          <w:tcPr>
            <w:tcW w:w="279" w:type="dxa"/>
            <w:vAlign w:val="bottom"/>
          </w:tcPr>
          <w:p w14:paraId="4F89C29B" w14:textId="77777777" w:rsidR="00E5423B" w:rsidRPr="00454FF6" w:rsidRDefault="00E5423B" w:rsidP="00E5423B">
            <w:pPr>
              <w:tabs>
                <w:tab w:val="decimal" w:pos="820"/>
              </w:tabs>
              <w:spacing w:line="240" w:lineRule="atLeast"/>
              <w:ind w:left="-30" w:right="-140" w:firstLine="2"/>
              <w:rPr>
                <w:rFonts w:cs="Times New Roman"/>
                <w:b/>
                <w:bCs/>
                <w:sz w:val="20"/>
              </w:rPr>
            </w:pPr>
          </w:p>
        </w:tc>
        <w:tc>
          <w:tcPr>
            <w:tcW w:w="1071" w:type="dxa"/>
            <w:tcBorders>
              <w:top w:val="single" w:sz="4" w:space="0" w:color="auto"/>
              <w:bottom w:val="single" w:sz="4" w:space="0" w:color="auto"/>
            </w:tcBorders>
            <w:vAlign w:val="bottom"/>
          </w:tcPr>
          <w:p w14:paraId="72FB9231" w14:textId="77777777" w:rsidR="00E5423B" w:rsidRPr="00454FF6" w:rsidRDefault="00E5423B" w:rsidP="00E5423B">
            <w:pPr>
              <w:tabs>
                <w:tab w:val="decimal" w:pos="820"/>
              </w:tabs>
              <w:spacing w:line="240" w:lineRule="atLeast"/>
              <w:ind w:left="-30" w:right="-140" w:firstLine="2"/>
              <w:rPr>
                <w:rFonts w:cs="Times New Roman"/>
                <w:b/>
                <w:bCs/>
                <w:sz w:val="20"/>
              </w:rPr>
            </w:pPr>
            <w:r w:rsidRPr="00454FF6">
              <w:rPr>
                <w:rFonts w:cs="Times New Roman"/>
                <w:b/>
                <w:bCs/>
                <w:sz w:val="20"/>
                <w:lang w:bidi="th-TH"/>
              </w:rPr>
              <w:t>223,989</w:t>
            </w:r>
          </w:p>
        </w:tc>
        <w:tc>
          <w:tcPr>
            <w:tcW w:w="279" w:type="dxa"/>
          </w:tcPr>
          <w:p w14:paraId="3824527E" w14:textId="77777777" w:rsidR="00E5423B" w:rsidRPr="00454FF6" w:rsidRDefault="00E5423B" w:rsidP="00E5423B">
            <w:pPr>
              <w:tabs>
                <w:tab w:val="decimal" w:pos="820"/>
              </w:tabs>
              <w:spacing w:line="240" w:lineRule="atLeast"/>
              <w:ind w:left="-30" w:right="-140" w:firstLine="2"/>
              <w:rPr>
                <w:rFonts w:cs="Times New Roman"/>
                <w:b/>
                <w:bCs/>
                <w:sz w:val="20"/>
              </w:rPr>
            </w:pPr>
          </w:p>
        </w:tc>
        <w:tc>
          <w:tcPr>
            <w:tcW w:w="1062" w:type="dxa"/>
            <w:tcBorders>
              <w:top w:val="single" w:sz="4" w:space="0" w:color="auto"/>
              <w:bottom w:val="single" w:sz="4" w:space="0" w:color="auto"/>
            </w:tcBorders>
            <w:vAlign w:val="bottom"/>
          </w:tcPr>
          <w:p w14:paraId="647D8CCE" w14:textId="57FB0614" w:rsidR="00E5423B" w:rsidRPr="00454FF6" w:rsidRDefault="00E5423B" w:rsidP="00E5423B">
            <w:pPr>
              <w:tabs>
                <w:tab w:val="decimal" w:pos="820"/>
              </w:tabs>
              <w:spacing w:line="240" w:lineRule="atLeast"/>
              <w:ind w:left="-30" w:right="-140" w:firstLine="2"/>
              <w:rPr>
                <w:rFonts w:cs="Times New Roman"/>
                <w:b/>
                <w:bCs/>
                <w:sz w:val="20"/>
              </w:rPr>
            </w:pPr>
            <w:r w:rsidRPr="00AA6956">
              <w:rPr>
                <w:rFonts w:cs="Times New Roman"/>
                <w:b/>
                <w:bCs/>
                <w:sz w:val="20"/>
                <w:lang w:bidi="th-TH"/>
              </w:rPr>
              <w:t>238,020</w:t>
            </w:r>
          </w:p>
        </w:tc>
        <w:tc>
          <w:tcPr>
            <w:tcW w:w="279" w:type="dxa"/>
          </w:tcPr>
          <w:p w14:paraId="3F8F9D4B" w14:textId="77777777" w:rsidR="00E5423B" w:rsidRPr="00454FF6" w:rsidRDefault="00E5423B" w:rsidP="00E5423B">
            <w:pPr>
              <w:tabs>
                <w:tab w:val="decimal" w:pos="820"/>
              </w:tabs>
              <w:spacing w:line="240" w:lineRule="atLeast"/>
              <w:ind w:left="-30" w:right="-140" w:firstLine="2"/>
              <w:rPr>
                <w:rFonts w:cs="Times New Roman"/>
                <w:b/>
                <w:bCs/>
                <w:sz w:val="20"/>
              </w:rPr>
            </w:pPr>
          </w:p>
        </w:tc>
        <w:tc>
          <w:tcPr>
            <w:tcW w:w="1071" w:type="dxa"/>
            <w:tcBorders>
              <w:top w:val="single" w:sz="4" w:space="0" w:color="auto"/>
              <w:bottom w:val="single" w:sz="4" w:space="0" w:color="auto"/>
            </w:tcBorders>
            <w:vAlign w:val="bottom"/>
          </w:tcPr>
          <w:p w14:paraId="039213A7" w14:textId="77777777" w:rsidR="00E5423B" w:rsidRPr="00454FF6" w:rsidRDefault="00E5423B" w:rsidP="00E5423B">
            <w:pPr>
              <w:tabs>
                <w:tab w:val="decimal" w:pos="820"/>
              </w:tabs>
              <w:spacing w:line="240" w:lineRule="atLeast"/>
              <w:ind w:left="-30" w:right="-140" w:firstLine="2"/>
              <w:rPr>
                <w:rFonts w:cs="Times New Roman"/>
                <w:b/>
                <w:bCs/>
                <w:sz w:val="20"/>
              </w:rPr>
            </w:pPr>
            <w:r w:rsidRPr="00454FF6">
              <w:rPr>
                <w:rFonts w:cs="Times New Roman"/>
                <w:b/>
                <w:sz w:val="20"/>
                <w:lang w:val="en-US" w:bidi="th-TH"/>
              </w:rPr>
              <w:t>237,449</w:t>
            </w:r>
          </w:p>
        </w:tc>
      </w:tr>
      <w:tr w:rsidR="00E5423B" w:rsidRPr="007E65DA" w14:paraId="1C3D351B" w14:textId="77777777">
        <w:tc>
          <w:tcPr>
            <w:tcW w:w="3870" w:type="dxa"/>
          </w:tcPr>
          <w:p w14:paraId="6201524C" w14:textId="77777777" w:rsidR="00E5423B" w:rsidRPr="00AA6956" w:rsidRDefault="00E5423B" w:rsidP="00E5423B">
            <w:pPr>
              <w:spacing w:line="240" w:lineRule="atLeast"/>
              <w:ind w:left="11" w:hanging="11"/>
              <w:rPr>
                <w:rFonts w:cs="Times New Roman"/>
                <w:b/>
                <w:bCs/>
                <w:color w:val="000000"/>
                <w:sz w:val="18"/>
                <w:szCs w:val="18"/>
              </w:rPr>
            </w:pPr>
          </w:p>
        </w:tc>
        <w:tc>
          <w:tcPr>
            <w:tcW w:w="630" w:type="dxa"/>
          </w:tcPr>
          <w:p w14:paraId="67BF0A5E" w14:textId="77777777" w:rsidR="00E5423B" w:rsidRPr="00AA6956" w:rsidRDefault="00E5423B" w:rsidP="00E5423B">
            <w:pPr>
              <w:spacing w:line="240" w:lineRule="atLeast"/>
              <w:ind w:left="-40" w:right="-140" w:firstLine="2"/>
              <w:jc w:val="center"/>
              <w:rPr>
                <w:rFonts w:cs="Times New Roman"/>
                <w:b/>
                <w:bCs/>
                <w:i/>
                <w:iCs/>
                <w:sz w:val="18"/>
                <w:szCs w:val="18"/>
              </w:rPr>
            </w:pPr>
          </w:p>
        </w:tc>
        <w:tc>
          <w:tcPr>
            <w:tcW w:w="1080" w:type="dxa"/>
            <w:tcBorders>
              <w:top w:val="single" w:sz="4" w:space="0" w:color="auto"/>
            </w:tcBorders>
            <w:vAlign w:val="bottom"/>
          </w:tcPr>
          <w:p w14:paraId="26FDB368" w14:textId="77777777" w:rsidR="00E5423B" w:rsidRPr="00AA6956" w:rsidRDefault="00E5423B" w:rsidP="00E5423B">
            <w:pPr>
              <w:tabs>
                <w:tab w:val="decimal" w:pos="820"/>
              </w:tabs>
              <w:spacing w:line="240" w:lineRule="atLeast"/>
              <w:ind w:left="-30" w:right="-140" w:firstLine="2"/>
              <w:rPr>
                <w:rFonts w:cs="Times New Roman"/>
                <w:b/>
                <w:bCs/>
                <w:sz w:val="18"/>
                <w:szCs w:val="18"/>
              </w:rPr>
            </w:pPr>
          </w:p>
        </w:tc>
        <w:tc>
          <w:tcPr>
            <w:tcW w:w="279" w:type="dxa"/>
            <w:vAlign w:val="bottom"/>
          </w:tcPr>
          <w:p w14:paraId="6DD86EE6" w14:textId="77777777" w:rsidR="00E5423B" w:rsidRPr="00AA6956" w:rsidRDefault="00E5423B" w:rsidP="00E5423B">
            <w:pPr>
              <w:tabs>
                <w:tab w:val="decimal" w:pos="820"/>
              </w:tabs>
              <w:spacing w:line="240" w:lineRule="atLeast"/>
              <w:ind w:left="-30" w:right="-140" w:firstLine="2"/>
              <w:rPr>
                <w:rFonts w:cs="Times New Roman"/>
                <w:b/>
                <w:bCs/>
                <w:color w:val="000000"/>
                <w:sz w:val="18"/>
                <w:szCs w:val="18"/>
              </w:rPr>
            </w:pPr>
          </w:p>
        </w:tc>
        <w:tc>
          <w:tcPr>
            <w:tcW w:w="1071" w:type="dxa"/>
            <w:tcBorders>
              <w:top w:val="single" w:sz="4" w:space="0" w:color="auto"/>
            </w:tcBorders>
            <w:vAlign w:val="bottom"/>
          </w:tcPr>
          <w:p w14:paraId="232370C2" w14:textId="77777777" w:rsidR="00E5423B" w:rsidRPr="00AA6956" w:rsidRDefault="00E5423B" w:rsidP="00E5423B">
            <w:pPr>
              <w:tabs>
                <w:tab w:val="decimal" w:pos="820"/>
              </w:tabs>
              <w:spacing w:line="240" w:lineRule="atLeast"/>
              <w:ind w:left="-30" w:right="-140" w:firstLine="2"/>
              <w:rPr>
                <w:rFonts w:cs="Times New Roman"/>
                <w:b/>
                <w:bCs/>
                <w:sz w:val="18"/>
                <w:szCs w:val="18"/>
              </w:rPr>
            </w:pPr>
          </w:p>
        </w:tc>
        <w:tc>
          <w:tcPr>
            <w:tcW w:w="279" w:type="dxa"/>
          </w:tcPr>
          <w:p w14:paraId="21A9780D" w14:textId="77777777" w:rsidR="00E5423B" w:rsidRPr="00AA6956" w:rsidRDefault="00E5423B" w:rsidP="00E5423B">
            <w:pPr>
              <w:tabs>
                <w:tab w:val="decimal" w:pos="820"/>
              </w:tabs>
              <w:spacing w:line="240" w:lineRule="atLeast"/>
              <w:ind w:left="-30" w:right="-140" w:firstLine="2"/>
              <w:rPr>
                <w:rFonts w:cs="Times New Roman"/>
                <w:b/>
                <w:bCs/>
                <w:sz w:val="18"/>
                <w:szCs w:val="18"/>
              </w:rPr>
            </w:pPr>
          </w:p>
        </w:tc>
        <w:tc>
          <w:tcPr>
            <w:tcW w:w="1062" w:type="dxa"/>
            <w:tcBorders>
              <w:top w:val="single" w:sz="4" w:space="0" w:color="auto"/>
            </w:tcBorders>
          </w:tcPr>
          <w:p w14:paraId="7D6F5FB0" w14:textId="77777777" w:rsidR="00E5423B" w:rsidRPr="00AA6956" w:rsidRDefault="00E5423B" w:rsidP="00E5423B">
            <w:pPr>
              <w:tabs>
                <w:tab w:val="decimal" w:pos="820"/>
              </w:tabs>
              <w:spacing w:line="240" w:lineRule="atLeast"/>
              <w:ind w:left="-30" w:right="-140" w:firstLine="2"/>
              <w:rPr>
                <w:rFonts w:cs="Times New Roman"/>
                <w:b/>
                <w:bCs/>
                <w:sz w:val="18"/>
                <w:szCs w:val="18"/>
              </w:rPr>
            </w:pPr>
          </w:p>
        </w:tc>
        <w:tc>
          <w:tcPr>
            <w:tcW w:w="279" w:type="dxa"/>
          </w:tcPr>
          <w:p w14:paraId="34B6E264" w14:textId="77777777" w:rsidR="00E5423B" w:rsidRPr="00AA6956" w:rsidRDefault="00E5423B" w:rsidP="00E5423B">
            <w:pPr>
              <w:tabs>
                <w:tab w:val="decimal" w:pos="820"/>
              </w:tabs>
              <w:spacing w:line="240" w:lineRule="atLeast"/>
              <w:ind w:left="-30" w:right="-140" w:firstLine="2"/>
              <w:rPr>
                <w:rFonts w:cs="Times New Roman"/>
                <w:b/>
                <w:bCs/>
                <w:sz w:val="18"/>
                <w:szCs w:val="18"/>
              </w:rPr>
            </w:pPr>
          </w:p>
        </w:tc>
        <w:tc>
          <w:tcPr>
            <w:tcW w:w="1071" w:type="dxa"/>
            <w:tcBorders>
              <w:top w:val="single" w:sz="4" w:space="0" w:color="auto"/>
            </w:tcBorders>
          </w:tcPr>
          <w:p w14:paraId="6717EF1E" w14:textId="77777777" w:rsidR="00E5423B" w:rsidRPr="00AA6956" w:rsidRDefault="00E5423B" w:rsidP="00E5423B">
            <w:pPr>
              <w:tabs>
                <w:tab w:val="decimal" w:pos="820"/>
              </w:tabs>
              <w:spacing w:line="240" w:lineRule="atLeast"/>
              <w:ind w:left="-30" w:right="-140" w:firstLine="2"/>
              <w:rPr>
                <w:rFonts w:cs="Times New Roman"/>
                <w:b/>
                <w:bCs/>
                <w:sz w:val="18"/>
                <w:szCs w:val="18"/>
              </w:rPr>
            </w:pPr>
          </w:p>
        </w:tc>
      </w:tr>
      <w:tr w:rsidR="00E5423B" w:rsidRPr="007E65DA" w14:paraId="4FA871F8" w14:textId="77777777">
        <w:tc>
          <w:tcPr>
            <w:tcW w:w="3870" w:type="dxa"/>
          </w:tcPr>
          <w:p w14:paraId="732B132A" w14:textId="77777777" w:rsidR="00E5423B" w:rsidRPr="00454FF6" w:rsidRDefault="00E5423B" w:rsidP="00E5423B">
            <w:pPr>
              <w:spacing w:line="240" w:lineRule="atLeast"/>
              <w:ind w:left="11" w:hanging="11"/>
              <w:rPr>
                <w:rFonts w:cs="Times New Roman"/>
                <w:b/>
                <w:bCs/>
                <w:color w:val="000000"/>
                <w:sz w:val="20"/>
              </w:rPr>
            </w:pPr>
            <w:r w:rsidRPr="00454FF6">
              <w:rPr>
                <w:rFonts w:cs="Times New Roman"/>
                <w:b/>
                <w:bCs/>
                <w:color w:val="000000"/>
                <w:sz w:val="20"/>
              </w:rPr>
              <w:t>Fees and service expenses</w:t>
            </w:r>
          </w:p>
        </w:tc>
        <w:tc>
          <w:tcPr>
            <w:tcW w:w="630" w:type="dxa"/>
          </w:tcPr>
          <w:p w14:paraId="568B219A" w14:textId="77777777" w:rsidR="00E5423B" w:rsidRPr="00454FF6" w:rsidRDefault="00E5423B" w:rsidP="00E5423B">
            <w:pPr>
              <w:spacing w:line="240" w:lineRule="atLeast"/>
              <w:ind w:left="-40" w:right="-140" w:firstLine="2"/>
              <w:jc w:val="center"/>
              <w:rPr>
                <w:rFonts w:cs="Times New Roman"/>
                <w:b/>
                <w:bCs/>
                <w:i/>
                <w:iCs/>
                <w:sz w:val="20"/>
              </w:rPr>
            </w:pPr>
          </w:p>
        </w:tc>
        <w:tc>
          <w:tcPr>
            <w:tcW w:w="1080" w:type="dxa"/>
            <w:vAlign w:val="bottom"/>
          </w:tcPr>
          <w:p w14:paraId="3294E7CA" w14:textId="77777777" w:rsidR="00E5423B" w:rsidRPr="00454FF6" w:rsidRDefault="00E5423B" w:rsidP="00E5423B">
            <w:pPr>
              <w:tabs>
                <w:tab w:val="decimal" w:pos="820"/>
              </w:tabs>
              <w:spacing w:line="240" w:lineRule="atLeast"/>
              <w:ind w:left="-30" w:right="-140" w:firstLine="2"/>
              <w:rPr>
                <w:rFonts w:cs="Times New Roman"/>
                <w:b/>
                <w:bCs/>
                <w:sz w:val="20"/>
              </w:rPr>
            </w:pPr>
          </w:p>
        </w:tc>
        <w:tc>
          <w:tcPr>
            <w:tcW w:w="279" w:type="dxa"/>
            <w:vAlign w:val="bottom"/>
          </w:tcPr>
          <w:p w14:paraId="158CF7DE" w14:textId="77777777" w:rsidR="00E5423B" w:rsidRPr="00454FF6" w:rsidRDefault="00E5423B" w:rsidP="00E5423B">
            <w:pPr>
              <w:tabs>
                <w:tab w:val="decimal" w:pos="820"/>
              </w:tabs>
              <w:spacing w:line="240" w:lineRule="atLeast"/>
              <w:ind w:left="-30" w:right="-140" w:firstLine="2"/>
              <w:rPr>
                <w:rFonts w:cs="Times New Roman"/>
                <w:b/>
                <w:bCs/>
                <w:color w:val="000000"/>
                <w:sz w:val="20"/>
              </w:rPr>
            </w:pPr>
          </w:p>
        </w:tc>
        <w:tc>
          <w:tcPr>
            <w:tcW w:w="1071" w:type="dxa"/>
            <w:vAlign w:val="bottom"/>
          </w:tcPr>
          <w:p w14:paraId="5C0DBE10" w14:textId="77777777" w:rsidR="00E5423B" w:rsidRPr="00454FF6" w:rsidRDefault="00E5423B" w:rsidP="00E5423B">
            <w:pPr>
              <w:tabs>
                <w:tab w:val="decimal" w:pos="820"/>
              </w:tabs>
              <w:spacing w:line="240" w:lineRule="atLeast"/>
              <w:ind w:left="-30" w:right="-140" w:firstLine="2"/>
              <w:rPr>
                <w:rFonts w:cs="Times New Roman"/>
                <w:b/>
                <w:bCs/>
                <w:sz w:val="20"/>
              </w:rPr>
            </w:pPr>
          </w:p>
        </w:tc>
        <w:tc>
          <w:tcPr>
            <w:tcW w:w="279" w:type="dxa"/>
          </w:tcPr>
          <w:p w14:paraId="1641516B" w14:textId="77777777" w:rsidR="00E5423B" w:rsidRPr="00454FF6" w:rsidRDefault="00E5423B" w:rsidP="00E5423B">
            <w:pPr>
              <w:tabs>
                <w:tab w:val="decimal" w:pos="820"/>
              </w:tabs>
              <w:spacing w:line="240" w:lineRule="atLeast"/>
              <w:ind w:left="-30" w:right="-140" w:firstLine="2"/>
              <w:rPr>
                <w:rFonts w:cs="Times New Roman"/>
                <w:b/>
                <w:bCs/>
                <w:sz w:val="20"/>
              </w:rPr>
            </w:pPr>
          </w:p>
        </w:tc>
        <w:tc>
          <w:tcPr>
            <w:tcW w:w="1062" w:type="dxa"/>
          </w:tcPr>
          <w:p w14:paraId="62DD3509" w14:textId="77777777" w:rsidR="00E5423B" w:rsidRPr="00454FF6" w:rsidRDefault="00E5423B" w:rsidP="00E5423B">
            <w:pPr>
              <w:tabs>
                <w:tab w:val="decimal" w:pos="820"/>
              </w:tabs>
              <w:spacing w:line="240" w:lineRule="atLeast"/>
              <w:ind w:left="-30" w:right="-140" w:firstLine="2"/>
              <w:rPr>
                <w:rFonts w:cs="Times New Roman"/>
                <w:b/>
                <w:bCs/>
                <w:sz w:val="20"/>
              </w:rPr>
            </w:pPr>
          </w:p>
        </w:tc>
        <w:tc>
          <w:tcPr>
            <w:tcW w:w="279" w:type="dxa"/>
          </w:tcPr>
          <w:p w14:paraId="5B4878D4" w14:textId="77777777" w:rsidR="00E5423B" w:rsidRPr="00454FF6" w:rsidRDefault="00E5423B" w:rsidP="00E5423B">
            <w:pPr>
              <w:tabs>
                <w:tab w:val="decimal" w:pos="820"/>
              </w:tabs>
              <w:spacing w:line="240" w:lineRule="atLeast"/>
              <w:ind w:left="-30" w:right="-140" w:firstLine="2"/>
              <w:rPr>
                <w:rFonts w:cs="Times New Roman"/>
                <w:b/>
                <w:bCs/>
                <w:sz w:val="20"/>
              </w:rPr>
            </w:pPr>
          </w:p>
        </w:tc>
        <w:tc>
          <w:tcPr>
            <w:tcW w:w="1071" w:type="dxa"/>
          </w:tcPr>
          <w:p w14:paraId="06503FB3" w14:textId="77777777" w:rsidR="00E5423B" w:rsidRPr="00454FF6" w:rsidRDefault="00E5423B" w:rsidP="00E5423B">
            <w:pPr>
              <w:tabs>
                <w:tab w:val="decimal" w:pos="820"/>
              </w:tabs>
              <w:spacing w:line="240" w:lineRule="atLeast"/>
              <w:ind w:left="-30" w:right="-140" w:firstLine="2"/>
              <w:rPr>
                <w:rFonts w:cs="Times New Roman"/>
                <w:b/>
                <w:bCs/>
                <w:sz w:val="20"/>
              </w:rPr>
            </w:pPr>
          </w:p>
        </w:tc>
      </w:tr>
      <w:tr w:rsidR="00E5423B" w:rsidRPr="007E65DA" w14:paraId="0E1E4D72" w14:textId="77777777" w:rsidTr="00AA6956">
        <w:tc>
          <w:tcPr>
            <w:tcW w:w="3870" w:type="dxa"/>
            <w:vAlign w:val="bottom"/>
          </w:tcPr>
          <w:p w14:paraId="0C291CED" w14:textId="77777777" w:rsidR="00E5423B" w:rsidRPr="00454FF6" w:rsidRDefault="00E5423B" w:rsidP="00E5423B">
            <w:pPr>
              <w:spacing w:line="240" w:lineRule="atLeast"/>
              <w:ind w:left="191" w:hanging="191"/>
              <w:rPr>
                <w:rFonts w:cs="Times New Roman"/>
                <w:bCs/>
                <w:sz w:val="20"/>
              </w:rPr>
            </w:pPr>
            <w:r w:rsidRPr="00454FF6">
              <w:rPr>
                <w:rFonts w:cs="Times New Roman"/>
                <w:bCs/>
                <w:sz w:val="20"/>
              </w:rPr>
              <w:t>-</w:t>
            </w:r>
            <w:r w:rsidRPr="00454FF6">
              <w:rPr>
                <w:rFonts w:cs="Times New Roman"/>
                <w:bCs/>
                <w:sz w:val="20"/>
              </w:rPr>
              <w:tab/>
              <w:t>Fee and service expenses on ATM</w:t>
            </w:r>
          </w:p>
        </w:tc>
        <w:tc>
          <w:tcPr>
            <w:tcW w:w="630" w:type="dxa"/>
          </w:tcPr>
          <w:p w14:paraId="20475DCE" w14:textId="77777777" w:rsidR="00E5423B" w:rsidRPr="00454FF6" w:rsidRDefault="00E5423B" w:rsidP="00E5423B">
            <w:pPr>
              <w:spacing w:line="240" w:lineRule="atLeast"/>
              <w:ind w:left="-40" w:right="-140" w:firstLine="2"/>
              <w:jc w:val="center"/>
              <w:rPr>
                <w:rFonts w:cs="Times New Roman"/>
                <w:bCs/>
                <w:i/>
                <w:iCs/>
                <w:sz w:val="20"/>
              </w:rPr>
            </w:pPr>
          </w:p>
        </w:tc>
        <w:tc>
          <w:tcPr>
            <w:tcW w:w="1080" w:type="dxa"/>
            <w:vAlign w:val="bottom"/>
          </w:tcPr>
          <w:p w14:paraId="6CE67A08" w14:textId="3FB95C00" w:rsidR="00E5423B" w:rsidRPr="00454FF6" w:rsidRDefault="00E5423B" w:rsidP="00E5423B">
            <w:pPr>
              <w:tabs>
                <w:tab w:val="decimal" w:pos="820"/>
              </w:tabs>
              <w:spacing w:line="240" w:lineRule="atLeast"/>
              <w:ind w:left="-30" w:right="-140" w:firstLine="2"/>
              <w:rPr>
                <w:rFonts w:cs="Times New Roman"/>
                <w:sz w:val="20"/>
              </w:rPr>
            </w:pPr>
            <w:r w:rsidRPr="00AA6956">
              <w:rPr>
                <w:rFonts w:cs="Times New Roman"/>
                <w:bCs/>
                <w:sz w:val="20"/>
              </w:rPr>
              <w:t>(35,764)</w:t>
            </w:r>
          </w:p>
        </w:tc>
        <w:tc>
          <w:tcPr>
            <w:tcW w:w="279" w:type="dxa"/>
            <w:vAlign w:val="bottom"/>
          </w:tcPr>
          <w:p w14:paraId="60E468B6" w14:textId="77777777" w:rsidR="00E5423B" w:rsidRPr="00454FF6" w:rsidRDefault="00E5423B" w:rsidP="00E5423B">
            <w:pPr>
              <w:tabs>
                <w:tab w:val="decimal" w:pos="820"/>
              </w:tabs>
              <w:spacing w:line="240" w:lineRule="atLeast"/>
              <w:ind w:left="-30" w:right="-140" w:firstLine="2"/>
              <w:rPr>
                <w:rFonts w:cs="Times New Roman"/>
                <w:color w:val="000000"/>
                <w:sz w:val="20"/>
              </w:rPr>
            </w:pPr>
          </w:p>
        </w:tc>
        <w:tc>
          <w:tcPr>
            <w:tcW w:w="1071" w:type="dxa"/>
            <w:vAlign w:val="bottom"/>
          </w:tcPr>
          <w:p w14:paraId="3591E5DC" w14:textId="77777777" w:rsidR="00E5423B" w:rsidRPr="00454FF6" w:rsidRDefault="00E5423B" w:rsidP="00E5423B">
            <w:pPr>
              <w:tabs>
                <w:tab w:val="decimal" w:pos="820"/>
              </w:tabs>
              <w:spacing w:line="240" w:lineRule="atLeast"/>
              <w:ind w:left="-30" w:right="-140" w:firstLine="2"/>
              <w:rPr>
                <w:rFonts w:cs="Times New Roman"/>
                <w:sz w:val="20"/>
              </w:rPr>
            </w:pPr>
            <w:r w:rsidRPr="00454FF6">
              <w:rPr>
                <w:rFonts w:cs="Times New Roman"/>
                <w:bCs/>
                <w:sz w:val="20"/>
              </w:rPr>
              <w:t>(37,309)</w:t>
            </w:r>
          </w:p>
        </w:tc>
        <w:tc>
          <w:tcPr>
            <w:tcW w:w="279" w:type="dxa"/>
          </w:tcPr>
          <w:p w14:paraId="392BF74C" w14:textId="77777777" w:rsidR="00E5423B" w:rsidRPr="00454FF6" w:rsidRDefault="00E5423B" w:rsidP="00E5423B">
            <w:pPr>
              <w:tabs>
                <w:tab w:val="decimal" w:pos="820"/>
              </w:tabs>
              <w:spacing w:line="240" w:lineRule="atLeast"/>
              <w:ind w:left="-30" w:right="-140" w:firstLine="2"/>
              <w:rPr>
                <w:rFonts w:cs="Times New Roman"/>
                <w:sz w:val="20"/>
              </w:rPr>
            </w:pPr>
          </w:p>
        </w:tc>
        <w:tc>
          <w:tcPr>
            <w:tcW w:w="1062" w:type="dxa"/>
            <w:vAlign w:val="bottom"/>
          </w:tcPr>
          <w:p w14:paraId="66BAF84C" w14:textId="078A8833" w:rsidR="00E5423B" w:rsidRPr="00454FF6" w:rsidRDefault="00E5423B" w:rsidP="00E5423B">
            <w:pPr>
              <w:tabs>
                <w:tab w:val="decimal" w:pos="820"/>
              </w:tabs>
              <w:spacing w:line="240" w:lineRule="atLeast"/>
              <w:ind w:left="-30" w:right="-140" w:firstLine="2"/>
              <w:rPr>
                <w:rFonts w:cs="Times New Roman"/>
                <w:sz w:val="20"/>
              </w:rPr>
            </w:pPr>
            <w:r w:rsidRPr="00AA6956">
              <w:rPr>
                <w:rFonts w:cs="Times New Roman"/>
                <w:bCs/>
                <w:sz w:val="20"/>
              </w:rPr>
              <w:t>(34</w:t>
            </w:r>
            <w:r w:rsidR="00FF3501">
              <w:rPr>
                <w:rFonts w:cs="Times New Roman"/>
                <w:bCs/>
                <w:sz w:val="20"/>
              </w:rPr>
              <w:t>,</w:t>
            </w:r>
            <w:r w:rsidRPr="00AA6956">
              <w:rPr>
                <w:rFonts w:cs="Times New Roman"/>
                <w:bCs/>
                <w:sz w:val="20"/>
              </w:rPr>
              <w:t>640)</w:t>
            </w:r>
          </w:p>
        </w:tc>
        <w:tc>
          <w:tcPr>
            <w:tcW w:w="279" w:type="dxa"/>
          </w:tcPr>
          <w:p w14:paraId="2DD465B6" w14:textId="77777777" w:rsidR="00E5423B" w:rsidRPr="00454FF6" w:rsidRDefault="00E5423B" w:rsidP="00E5423B">
            <w:pPr>
              <w:tabs>
                <w:tab w:val="decimal" w:pos="820"/>
              </w:tabs>
              <w:spacing w:line="240" w:lineRule="atLeast"/>
              <w:ind w:left="-30" w:right="-140" w:firstLine="2"/>
              <w:rPr>
                <w:rFonts w:cs="Times New Roman"/>
                <w:sz w:val="20"/>
              </w:rPr>
            </w:pPr>
          </w:p>
        </w:tc>
        <w:tc>
          <w:tcPr>
            <w:tcW w:w="1071" w:type="dxa"/>
          </w:tcPr>
          <w:p w14:paraId="484EB263" w14:textId="77777777" w:rsidR="00E5423B" w:rsidRPr="00454FF6" w:rsidRDefault="00E5423B" w:rsidP="00E5423B">
            <w:pPr>
              <w:tabs>
                <w:tab w:val="decimal" w:pos="820"/>
              </w:tabs>
              <w:spacing w:line="240" w:lineRule="atLeast"/>
              <w:ind w:left="-30" w:right="-140" w:firstLine="2"/>
              <w:rPr>
                <w:rFonts w:cs="Times New Roman"/>
                <w:sz w:val="20"/>
              </w:rPr>
            </w:pPr>
            <w:r w:rsidRPr="00454FF6">
              <w:rPr>
                <w:rFonts w:cs="Times New Roman"/>
                <w:bCs/>
                <w:sz w:val="20"/>
              </w:rPr>
              <w:t>(35,985)</w:t>
            </w:r>
          </w:p>
        </w:tc>
      </w:tr>
      <w:tr w:rsidR="00E5423B" w:rsidRPr="007E65DA" w14:paraId="468C4C51" w14:textId="77777777">
        <w:tc>
          <w:tcPr>
            <w:tcW w:w="3870" w:type="dxa"/>
            <w:vAlign w:val="bottom"/>
          </w:tcPr>
          <w:p w14:paraId="3B8DBAD9" w14:textId="77777777" w:rsidR="00E5423B" w:rsidRPr="00454FF6" w:rsidRDefault="00E5423B" w:rsidP="00E5423B">
            <w:pPr>
              <w:spacing w:line="240" w:lineRule="atLeast"/>
              <w:ind w:left="191" w:hanging="191"/>
              <w:rPr>
                <w:rFonts w:cs="Times New Roman"/>
                <w:bCs/>
                <w:sz w:val="20"/>
              </w:rPr>
            </w:pPr>
            <w:r w:rsidRPr="00454FF6">
              <w:rPr>
                <w:rFonts w:cs="Times New Roman"/>
                <w:bCs/>
                <w:sz w:val="20"/>
              </w:rPr>
              <w:t>-</w:t>
            </w:r>
            <w:r w:rsidRPr="00454FF6">
              <w:rPr>
                <w:rFonts w:cs="Times New Roman"/>
                <w:bCs/>
                <w:sz w:val="20"/>
              </w:rPr>
              <w:tab/>
              <w:t>Loan guarantee commission expenses</w:t>
            </w:r>
          </w:p>
        </w:tc>
        <w:tc>
          <w:tcPr>
            <w:tcW w:w="630" w:type="dxa"/>
          </w:tcPr>
          <w:p w14:paraId="4745E5A8" w14:textId="77777777" w:rsidR="00E5423B" w:rsidRPr="00454FF6" w:rsidRDefault="00E5423B" w:rsidP="00E5423B">
            <w:pPr>
              <w:spacing w:line="240" w:lineRule="atLeast"/>
              <w:ind w:left="-40" w:right="-140" w:firstLine="2"/>
              <w:jc w:val="center"/>
              <w:rPr>
                <w:rFonts w:cs="Times New Roman"/>
                <w:bCs/>
                <w:i/>
                <w:iCs/>
                <w:sz w:val="20"/>
              </w:rPr>
            </w:pPr>
          </w:p>
        </w:tc>
        <w:tc>
          <w:tcPr>
            <w:tcW w:w="1080" w:type="dxa"/>
          </w:tcPr>
          <w:p w14:paraId="5F883B2A" w14:textId="450B423E" w:rsidR="00E5423B" w:rsidRPr="00454FF6" w:rsidRDefault="00E5423B" w:rsidP="00E5423B">
            <w:pPr>
              <w:tabs>
                <w:tab w:val="decimal" w:pos="820"/>
              </w:tabs>
              <w:spacing w:line="240" w:lineRule="atLeast"/>
              <w:ind w:left="-30" w:right="-140" w:firstLine="2"/>
              <w:rPr>
                <w:rFonts w:cs="Times New Roman"/>
                <w:sz w:val="20"/>
              </w:rPr>
            </w:pPr>
            <w:r w:rsidRPr="00AA6956">
              <w:rPr>
                <w:rFonts w:cs="Times New Roman"/>
                <w:bCs/>
                <w:sz w:val="20"/>
              </w:rPr>
              <w:t>(244,680)</w:t>
            </w:r>
          </w:p>
        </w:tc>
        <w:tc>
          <w:tcPr>
            <w:tcW w:w="279" w:type="dxa"/>
          </w:tcPr>
          <w:p w14:paraId="0852B1FF" w14:textId="77777777" w:rsidR="00E5423B" w:rsidRPr="00454FF6" w:rsidRDefault="00E5423B" w:rsidP="00E5423B">
            <w:pPr>
              <w:tabs>
                <w:tab w:val="decimal" w:pos="820"/>
              </w:tabs>
              <w:spacing w:line="240" w:lineRule="atLeast"/>
              <w:ind w:left="-30" w:right="-140" w:firstLine="2"/>
              <w:rPr>
                <w:rFonts w:cs="Times New Roman"/>
                <w:color w:val="000000"/>
                <w:sz w:val="20"/>
              </w:rPr>
            </w:pPr>
          </w:p>
        </w:tc>
        <w:tc>
          <w:tcPr>
            <w:tcW w:w="1071" w:type="dxa"/>
          </w:tcPr>
          <w:p w14:paraId="67834127" w14:textId="77777777" w:rsidR="00E5423B" w:rsidRPr="00454FF6" w:rsidRDefault="00E5423B" w:rsidP="00E5423B">
            <w:pPr>
              <w:tabs>
                <w:tab w:val="decimal" w:pos="820"/>
              </w:tabs>
              <w:spacing w:line="240" w:lineRule="atLeast"/>
              <w:ind w:left="-30" w:right="-140" w:firstLine="2"/>
              <w:rPr>
                <w:rFonts w:cs="Times New Roman"/>
                <w:sz w:val="20"/>
              </w:rPr>
            </w:pPr>
            <w:r w:rsidRPr="00454FF6">
              <w:rPr>
                <w:rFonts w:cs="Times New Roman"/>
                <w:bCs/>
                <w:sz w:val="20"/>
              </w:rPr>
              <w:t>(211,264)</w:t>
            </w:r>
          </w:p>
        </w:tc>
        <w:tc>
          <w:tcPr>
            <w:tcW w:w="279" w:type="dxa"/>
          </w:tcPr>
          <w:p w14:paraId="316753E1" w14:textId="77777777" w:rsidR="00E5423B" w:rsidRPr="00454FF6" w:rsidRDefault="00E5423B" w:rsidP="00E5423B">
            <w:pPr>
              <w:tabs>
                <w:tab w:val="decimal" w:pos="820"/>
              </w:tabs>
              <w:spacing w:line="240" w:lineRule="atLeast"/>
              <w:ind w:left="-30" w:right="-140" w:firstLine="2"/>
              <w:rPr>
                <w:rFonts w:cs="Times New Roman"/>
                <w:sz w:val="20"/>
              </w:rPr>
            </w:pPr>
          </w:p>
        </w:tc>
        <w:tc>
          <w:tcPr>
            <w:tcW w:w="1062" w:type="dxa"/>
          </w:tcPr>
          <w:p w14:paraId="6409A8FE" w14:textId="1D711402" w:rsidR="00E5423B" w:rsidRPr="00454FF6" w:rsidRDefault="00E5423B" w:rsidP="00E5423B">
            <w:pPr>
              <w:tabs>
                <w:tab w:val="decimal" w:pos="820"/>
              </w:tabs>
              <w:spacing w:line="240" w:lineRule="atLeast"/>
              <w:ind w:left="-30" w:right="-140" w:firstLine="2"/>
              <w:rPr>
                <w:rFonts w:cs="Times New Roman"/>
                <w:sz w:val="20"/>
              </w:rPr>
            </w:pPr>
            <w:r w:rsidRPr="00AA6956">
              <w:rPr>
                <w:rFonts w:cs="Times New Roman"/>
                <w:bCs/>
                <w:sz w:val="20"/>
              </w:rPr>
              <w:t>(244,680)</w:t>
            </w:r>
          </w:p>
        </w:tc>
        <w:tc>
          <w:tcPr>
            <w:tcW w:w="279" w:type="dxa"/>
          </w:tcPr>
          <w:p w14:paraId="61A4F256" w14:textId="77777777" w:rsidR="00E5423B" w:rsidRPr="00454FF6" w:rsidRDefault="00E5423B" w:rsidP="00E5423B">
            <w:pPr>
              <w:tabs>
                <w:tab w:val="decimal" w:pos="820"/>
              </w:tabs>
              <w:spacing w:line="240" w:lineRule="atLeast"/>
              <w:ind w:left="-30" w:right="-140" w:firstLine="2"/>
              <w:rPr>
                <w:rFonts w:cs="Times New Roman"/>
                <w:sz w:val="20"/>
              </w:rPr>
            </w:pPr>
          </w:p>
        </w:tc>
        <w:tc>
          <w:tcPr>
            <w:tcW w:w="1071" w:type="dxa"/>
          </w:tcPr>
          <w:p w14:paraId="0FF1B3D3" w14:textId="77777777" w:rsidR="00E5423B" w:rsidRPr="00454FF6" w:rsidRDefault="00E5423B" w:rsidP="00E5423B">
            <w:pPr>
              <w:tabs>
                <w:tab w:val="decimal" w:pos="820"/>
              </w:tabs>
              <w:spacing w:line="240" w:lineRule="atLeast"/>
              <w:ind w:left="-30" w:right="-140" w:firstLine="2"/>
              <w:rPr>
                <w:rFonts w:cs="Times New Roman"/>
                <w:sz w:val="20"/>
              </w:rPr>
            </w:pPr>
            <w:r w:rsidRPr="00454FF6">
              <w:rPr>
                <w:rFonts w:cs="Times New Roman"/>
                <w:bCs/>
                <w:sz w:val="20"/>
              </w:rPr>
              <w:t>(211,264)</w:t>
            </w:r>
          </w:p>
        </w:tc>
      </w:tr>
      <w:tr w:rsidR="00E5423B" w:rsidRPr="007E65DA" w14:paraId="46602236" w14:textId="77777777">
        <w:tc>
          <w:tcPr>
            <w:tcW w:w="3870" w:type="dxa"/>
            <w:vAlign w:val="bottom"/>
          </w:tcPr>
          <w:p w14:paraId="0F588EC7" w14:textId="77777777" w:rsidR="00E5423B" w:rsidRPr="00454FF6" w:rsidRDefault="00E5423B" w:rsidP="00E5423B">
            <w:pPr>
              <w:spacing w:line="240" w:lineRule="atLeast"/>
              <w:ind w:left="191" w:hanging="191"/>
              <w:rPr>
                <w:rFonts w:cs="Times New Roman"/>
                <w:bCs/>
                <w:sz w:val="20"/>
              </w:rPr>
            </w:pPr>
            <w:r w:rsidRPr="00454FF6">
              <w:rPr>
                <w:rFonts w:cs="Times New Roman"/>
                <w:bCs/>
                <w:sz w:val="20"/>
              </w:rPr>
              <w:t>-</w:t>
            </w:r>
            <w:r w:rsidRPr="00454FF6">
              <w:rPr>
                <w:rFonts w:cs="Times New Roman"/>
                <w:bCs/>
                <w:sz w:val="20"/>
              </w:rPr>
              <w:tab/>
              <w:t>Legal fee</w:t>
            </w:r>
          </w:p>
        </w:tc>
        <w:tc>
          <w:tcPr>
            <w:tcW w:w="630" w:type="dxa"/>
          </w:tcPr>
          <w:p w14:paraId="536A297B" w14:textId="77777777" w:rsidR="00E5423B" w:rsidRPr="00454FF6" w:rsidRDefault="00E5423B" w:rsidP="00E5423B">
            <w:pPr>
              <w:pStyle w:val="acctfourfigures"/>
              <w:tabs>
                <w:tab w:val="clear" w:pos="765"/>
              </w:tabs>
              <w:spacing w:line="240" w:lineRule="atLeast"/>
              <w:ind w:left="-40" w:right="-140" w:firstLine="2"/>
              <w:jc w:val="center"/>
              <w:rPr>
                <w:rFonts w:cs="Times New Roman"/>
                <w:bCs/>
                <w:i/>
                <w:iCs/>
                <w:sz w:val="20"/>
              </w:rPr>
            </w:pPr>
          </w:p>
        </w:tc>
        <w:tc>
          <w:tcPr>
            <w:tcW w:w="1080" w:type="dxa"/>
          </w:tcPr>
          <w:p w14:paraId="2AC62E93" w14:textId="5BF920FC"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r w:rsidRPr="00AA6956">
              <w:rPr>
                <w:rFonts w:cs="Times New Roman"/>
                <w:bCs/>
                <w:sz w:val="20"/>
              </w:rPr>
              <w:t>(2,993)</w:t>
            </w:r>
          </w:p>
        </w:tc>
        <w:tc>
          <w:tcPr>
            <w:tcW w:w="279" w:type="dxa"/>
            <w:vAlign w:val="bottom"/>
          </w:tcPr>
          <w:p w14:paraId="0FF57D8B" w14:textId="77777777" w:rsidR="00E5423B" w:rsidRPr="00454FF6" w:rsidRDefault="00E5423B" w:rsidP="00E5423B">
            <w:pPr>
              <w:tabs>
                <w:tab w:val="decimal" w:pos="820"/>
              </w:tabs>
              <w:spacing w:line="240" w:lineRule="atLeast"/>
              <w:ind w:left="-30" w:right="-140" w:firstLine="2"/>
              <w:rPr>
                <w:rFonts w:cs="Times New Roman"/>
                <w:color w:val="000000"/>
                <w:sz w:val="20"/>
              </w:rPr>
            </w:pPr>
          </w:p>
        </w:tc>
        <w:tc>
          <w:tcPr>
            <w:tcW w:w="1071" w:type="dxa"/>
          </w:tcPr>
          <w:p w14:paraId="57DE038E" w14:textId="77777777"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r w:rsidRPr="00454FF6">
              <w:rPr>
                <w:rFonts w:cs="Times New Roman"/>
                <w:bCs/>
                <w:sz w:val="20"/>
              </w:rPr>
              <w:t>(4,328)</w:t>
            </w:r>
          </w:p>
        </w:tc>
        <w:tc>
          <w:tcPr>
            <w:tcW w:w="279" w:type="dxa"/>
          </w:tcPr>
          <w:p w14:paraId="7B3B320E" w14:textId="77777777"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p>
        </w:tc>
        <w:tc>
          <w:tcPr>
            <w:tcW w:w="1062" w:type="dxa"/>
          </w:tcPr>
          <w:p w14:paraId="28FC2A44" w14:textId="16195178"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r w:rsidRPr="00AA6956">
              <w:rPr>
                <w:rFonts w:cs="Times New Roman"/>
                <w:bCs/>
                <w:sz w:val="20"/>
              </w:rPr>
              <w:t>(2,993)</w:t>
            </w:r>
          </w:p>
        </w:tc>
        <w:tc>
          <w:tcPr>
            <w:tcW w:w="279" w:type="dxa"/>
          </w:tcPr>
          <w:p w14:paraId="6CEE2AD2" w14:textId="77777777"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p>
        </w:tc>
        <w:tc>
          <w:tcPr>
            <w:tcW w:w="1071" w:type="dxa"/>
          </w:tcPr>
          <w:p w14:paraId="07EDBC5E" w14:textId="77777777"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r w:rsidRPr="00454FF6">
              <w:rPr>
                <w:rFonts w:cs="Times New Roman"/>
                <w:bCs/>
                <w:sz w:val="20"/>
              </w:rPr>
              <w:t>(4,328)</w:t>
            </w:r>
          </w:p>
        </w:tc>
      </w:tr>
      <w:tr w:rsidR="00E5423B" w:rsidRPr="007E65DA" w14:paraId="2A551F7E" w14:textId="77777777">
        <w:tc>
          <w:tcPr>
            <w:tcW w:w="3870" w:type="dxa"/>
            <w:vAlign w:val="bottom"/>
          </w:tcPr>
          <w:p w14:paraId="710D5711" w14:textId="77777777" w:rsidR="00E5423B" w:rsidRPr="00454FF6" w:rsidRDefault="00E5423B" w:rsidP="00E5423B">
            <w:pPr>
              <w:spacing w:line="240" w:lineRule="atLeast"/>
              <w:ind w:left="191" w:hanging="191"/>
              <w:rPr>
                <w:rFonts w:cs="Times New Roman"/>
                <w:bCs/>
                <w:sz w:val="20"/>
              </w:rPr>
            </w:pPr>
            <w:r w:rsidRPr="00454FF6">
              <w:rPr>
                <w:rFonts w:cs="Times New Roman"/>
                <w:bCs/>
                <w:sz w:val="20"/>
              </w:rPr>
              <w:t>-</w:t>
            </w:r>
            <w:r w:rsidRPr="00454FF6">
              <w:rPr>
                <w:rFonts w:cs="Times New Roman"/>
                <w:bCs/>
                <w:sz w:val="20"/>
              </w:rPr>
              <w:tab/>
              <w:t>Collection and recovery expenses</w:t>
            </w:r>
          </w:p>
        </w:tc>
        <w:tc>
          <w:tcPr>
            <w:tcW w:w="630" w:type="dxa"/>
          </w:tcPr>
          <w:p w14:paraId="27D22522" w14:textId="77777777" w:rsidR="00E5423B" w:rsidRPr="00454FF6" w:rsidRDefault="00E5423B" w:rsidP="00E5423B">
            <w:pPr>
              <w:pStyle w:val="acctfourfigures"/>
              <w:tabs>
                <w:tab w:val="clear" w:pos="765"/>
              </w:tabs>
              <w:spacing w:line="240" w:lineRule="atLeast"/>
              <w:ind w:left="-40" w:right="-140" w:firstLine="2"/>
              <w:jc w:val="center"/>
              <w:rPr>
                <w:rFonts w:cs="Times New Roman"/>
                <w:bCs/>
                <w:i/>
                <w:iCs/>
                <w:sz w:val="20"/>
              </w:rPr>
            </w:pPr>
          </w:p>
        </w:tc>
        <w:tc>
          <w:tcPr>
            <w:tcW w:w="1080" w:type="dxa"/>
          </w:tcPr>
          <w:p w14:paraId="43E749DD" w14:textId="7F7342ED"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r w:rsidRPr="00AA6956">
              <w:rPr>
                <w:rFonts w:cs="Times New Roman"/>
                <w:bCs/>
                <w:sz w:val="20"/>
              </w:rPr>
              <w:t>(36,105)</w:t>
            </w:r>
          </w:p>
        </w:tc>
        <w:tc>
          <w:tcPr>
            <w:tcW w:w="279" w:type="dxa"/>
            <w:vAlign w:val="bottom"/>
          </w:tcPr>
          <w:p w14:paraId="1B098C30" w14:textId="77777777" w:rsidR="00E5423B" w:rsidRPr="00454FF6" w:rsidRDefault="00E5423B" w:rsidP="00E5423B">
            <w:pPr>
              <w:tabs>
                <w:tab w:val="decimal" w:pos="820"/>
              </w:tabs>
              <w:spacing w:line="240" w:lineRule="atLeast"/>
              <w:ind w:left="-30" w:right="-140" w:firstLine="2"/>
              <w:rPr>
                <w:rFonts w:cs="Times New Roman"/>
                <w:color w:val="000000"/>
                <w:sz w:val="20"/>
              </w:rPr>
            </w:pPr>
          </w:p>
        </w:tc>
        <w:tc>
          <w:tcPr>
            <w:tcW w:w="1071" w:type="dxa"/>
          </w:tcPr>
          <w:p w14:paraId="5853CC4D" w14:textId="77777777"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r w:rsidRPr="00454FF6">
              <w:rPr>
                <w:rFonts w:cs="Times New Roman"/>
                <w:bCs/>
                <w:sz w:val="20"/>
              </w:rPr>
              <w:t>(53,175)</w:t>
            </w:r>
          </w:p>
        </w:tc>
        <w:tc>
          <w:tcPr>
            <w:tcW w:w="279" w:type="dxa"/>
          </w:tcPr>
          <w:p w14:paraId="21D18F06" w14:textId="77777777"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p>
        </w:tc>
        <w:tc>
          <w:tcPr>
            <w:tcW w:w="1062" w:type="dxa"/>
          </w:tcPr>
          <w:p w14:paraId="7F68A5FA" w14:textId="645719AB"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r w:rsidRPr="00AA6956">
              <w:rPr>
                <w:rFonts w:cs="Times New Roman"/>
                <w:bCs/>
                <w:sz w:val="20"/>
              </w:rPr>
              <w:t>(36,105)</w:t>
            </w:r>
          </w:p>
        </w:tc>
        <w:tc>
          <w:tcPr>
            <w:tcW w:w="279" w:type="dxa"/>
          </w:tcPr>
          <w:p w14:paraId="6CB46EFD" w14:textId="77777777"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p>
        </w:tc>
        <w:tc>
          <w:tcPr>
            <w:tcW w:w="1071" w:type="dxa"/>
          </w:tcPr>
          <w:p w14:paraId="6112D3D3" w14:textId="77777777"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r w:rsidRPr="00454FF6">
              <w:rPr>
                <w:rFonts w:cs="Times New Roman"/>
                <w:bCs/>
                <w:sz w:val="20"/>
              </w:rPr>
              <w:t>(53,175)</w:t>
            </w:r>
          </w:p>
        </w:tc>
      </w:tr>
      <w:tr w:rsidR="00E5423B" w:rsidRPr="007E65DA" w14:paraId="5BCFCE88" w14:textId="77777777" w:rsidTr="00AA6956">
        <w:tc>
          <w:tcPr>
            <w:tcW w:w="3870" w:type="dxa"/>
            <w:vAlign w:val="bottom"/>
          </w:tcPr>
          <w:p w14:paraId="1EA5F673" w14:textId="77777777" w:rsidR="00E5423B" w:rsidRPr="00454FF6" w:rsidRDefault="00E5423B" w:rsidP="00E5423B">
            <w:pPr>
              <w:spacing w:line="240" w:lineRule="atLeast"/>
              <w:ind w:left="191" w:hanging="191"/>
              <w:rPr>
                <w:rFonts w:cs="Times New Roman"/>
                <w:bCs/>
                <w:sz w:val="20"/>
              </w:rPr>
            </w:pPr>
            <w:r w:rsidRPr="00454FF6">
              <w:rPr>
                <w:rFonts w:cs="Times New Roman"/>
                <w:bCs/>
                <w:sz w:val="20"/>
              </w:rPr>
              <w:t>-</w:t>
            </w:r>
            <w:r w:rsidRPr="00454FF6">
              <w:rPr>
                <w:rFonts w:cs="Times New Roman"/>
                <w:bCs/>
                <w:sz w:val="20"/>
              </w:rPr>
              <w:tab/>
              <w:t>Others</w:t>
            </w:r>
          </w:p>
        </w:tc>
        <w:tc>
          <w:tcPr>
            <w:tcW w:w="630" w:type="dxa"/>
          </w:tcPr>
          <w:p w14:paraId="5FEC4CCD" w14:textId="77777777" w:rsidR="00E5423B" w:rsidRPr="00454FF6" w:rsidRDefault="00E5423B" w:rsidP="00E5423B">
            <w:pPr>
              <w:pStyle w:val="acctfourfigures"/>
              <w:tabs>
                <w:tab w:val="clear" w:pos="765"/>
              </w:tabs>
              <w:spacing w:line="240" w:lineRule="atLeast"/>
              <w:ind w:left="-40" w:right="-140" w:firstLine="2"/>
              <w:jc w:val="center"/>
              <w:rPr>
                <w:rFonts w:cs="Times New Roman"/>
                <w:bCs/>
                <w:i/>
                <w:iCs/>
                <w:sz w:val="20"/>
              </w:rPr>
            </w:pPr>
          </w:p>
        </w:tc>
        <w:tc>
          <w:tcPr>
            <w:tcW w:w="1080" w:type="dxa"/>
            <w:tcBorders>
              <w:bottom w:val="single" w:sz="4" w:space="0" w:color="auto"/>
            </w:tcBorders>
            <w:vAlign w:val="bottom"/>
          </w:tcPr>
          <w:p w14:paraId="074B4911" w14:textId="03DB8712"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r w:rsidRPr="00AA6956">
              <w:rPr>
                <w:rFonts w:cs="Times New Roman"/>
                <w:bCs/>
                <w:sz w:val="20"/>
              </w:rPr>
              <w:t>(17,396)</w:t>
            </w:r>
          </w:p>
        </w:tc>
        <w:tc>
          <w:tcPr>
            <w:tcW w:w="279" w:type="dxa"/>
          </w:tcPr>
          <w:p w14:paraId="6E3EB690" w14:textId="77777777" w:rsidR="00E5423B" w:rsidRPr="00454FF6" w:rsidRDefault="00E5423B" w:rsidP="00E5423B">
            <w:pPr>
              <w:tabs>
                <w:tab w:val="decimal" w:pos="820"/>
              </w:tabs>
              <w:spacing w:line="240" w:lineRule="atLeast"/>
              <w:ind w:left="-30" w:right="-140" w:firstLine="2"/>
              <w:rPr>
                <w:rFonts w:cs="Times New Roman"/>
                <w:color w:val="000000"/>
                <w:sz w:val="20"/>
              </w:rPr>
            </w:pPr>
          </w:p>
        </w:tc>
        <w:tc>
          <w:tcPr>
            <w:tcW w:w="1071" w:type="dxa"/>
            <w:tcBorders>
              <w:bottom w:val="single" w:sz="4" w:space="0" w:color="auto"/>
            </w:tcBorders>
            <w:vAlign w:val="bottom"/>
          </w:tcPr>
          <w:p w14:paraId="76EEA4A6" w14:textId="77777777"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r w:rsidRPr="00454FF6">
              <w:rPr>
                <w:rFonts w:cs="Times New Roman"/>
                <w:bCs/>
                <w:sz w:val="20"/>
              </w:rPr>
              <w:t>(20,372)</w:t>
            </w:r>
          </w:p>
        </w:tc>
        <w:tc>
          <w:tcPr>
            <w:tcW w:w="279" w:type="dxa"/>
          </w:tcPr>
          <w:p w14:paraId="3C2F7BB3" w14:textId="77777777"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p>
        </w:tc>
        <w:tc>
          <w:tcPr>
            <w:tcW w:w="1062" w:type="dxa"/>
            <w:tcBorders>
              <w:bottom w:val="single" w:sz="4" w:space="0" w:color="auto"/>
            </w:tcBorders>
            <w:vAlign w:val="bottom"/>
          </w:tcPr>
          <w:p w14:paraId="04A96490" w14:textId="7C80B459"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r w:rsidRPr="00AA6956">
              <w:rPr>
                <w:rFonts w:cs="Times New Roman"/>
                <w:bCs/>
                <w:sz w:val="20"/>
              </w:rPr>
              <w:t>(58,536)</w:t>
            </w:r>
          </w:p>
        </w:tc>
        <w:tc>
          <w:tcPr>
            <w:tcW w:w="279" w:type="dxa"/>
          </w:tcPr>
          <w:p w14:paraId="71839651" w14:textId="77777777"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p>
        </w:tc>
        <w:tc>
          <w:tcPr>
            <w:tcW w:w="1071" w:type="dxa"/>
            <w:tcBorders>
              <w:bottom w:val="single" w:sz="4" w:space="0" w:color="auto"/>
            </w:tcBorders>
          </w:tcPr>
          <w:p w14:paraId="602A8F7E" w14:textId="77777777" w:rsidR="00E5423B" w:rsidRPr="00454FF6" w:rsidRDefault="00E5423B" w:rsidP="00E5423B">
            <w:pPr>
              <w:pStyle w:val="acctfourfigures"/>
              <w:tabs>
                <w:tab w:val="clear" w:pos="765"/>
                <w:tab w:val="decimal" w:pos="820"/>
              </w:tabs>
              <w:spacing w:line="240" w:lineRule="atLeast"/>
              <w:ind w:left="-30" w:right="-140" w:firstLine="2"/>
              <w:rPr>
                <w:rFonts w:cs="Times New Roman"/>
                <w:bCs/>
                <w:sz w:val="20"/>
              </w:rPr>
            </w:pPr>
            <w:r w:rsidRPr="00454FF6">
              <w:rPr>
                <w:rFonts w:cs="Times New Roman"/>
                <w:bCs/>
                <w:sz w:val="20"/>
              </w:rPr>
              <w:t>(62,978)</w:t>
            </w:r>
          </w:p>
        </w:tc>
      </w:tr>
      <w:tr w:rsidR="00E5423B" w:rsidRPr="007E65DA" w14:paraId="4B3B0CD9" w14:textId="77777777" w:rsidTr="00AA6956">
        <w:tc>
          <w:tcPr>
            <w:tcW w:w="3870" w:type="dxa"/>
          </w:tcPr>
          <w:p w14:paraId="4E33179D" w14:textId="77777777" w:rsidR="00E5423B" w:rsidRPr="00454FF6" w:rsidRDefault="00E5423B" w:rsidP="00E5423B">
            <w:pPr>
              <w:spacing w:line="240" w:lineRule="atLeast"/>
              <w:ind w:left="11" w:hanging="11"/>
              <w:rPr>
                <w:rFonts w:cs="Times New Roman"/>
                <w:b/>
                <w:bCs/>
                <w:color w:val="000000"/>
                <w:sz w:val="20"/>
              </w:rPr>
            </w:pPr>
            <w:r w:rsidRPr="00454FF6">
              <w:rPr>
                <w:rFonts w:cs="Times New Roman"/>
                <w:b/>
                <w:bCs/>
                <w:color w:val="000000"/>
                <w:sz w:val="20"/>
              </w:rPr>
              <w:t>Total</w:t>
            </w:r>
          </w:p>
        </w:tc>
        <w:tc>
          <w:tcPr>
            <w:tcW w:w="630" w:type="dxa"/>
          </w:tcPr>
          <w:p w14:paraId="191DC492" w14:textId="77777777" w:rsidR="00E5423B" w:rsidRPr="00454FF6" w:rsidRDefault="00E5423B" w:rsidP="00E5423B">
            <w:pPr>
              <w:pStyle w:val="acctfourfigures"/>
              <w:tabs>
                <w:tab w:val="clear" w:pos="765"/>
              </w:tabs>
              <w:spacing w:line="240" w:lineRule="atLeast"/>
              <w:ind w:left="-40" w:right="-140" w:firstLine="2"/>
              <w:jc w:val="center"/>
              <w:rPr>
                <w:rFonts w:cs="Times New Roman"/>
                <w:b/>
                <w:bCs/>
                <w:i/>
                <w:iCs/>
                <w:sz w:val="20"/>
              </w:rPr>
            </w:pPr>
          </w:p>
        </w:tc>
        <w:tc>
          <w:tcPr>
            <w:tcW w:w="1080" w:type="dxa"/>
            <w:tcBorders>
              <w:top w:val="single" w:sz="4" w:space="0" w:color="auto"/>
              <w:bottom w:val="single" w:sz="4" w:space="0" w:color="auto"/>
            </w:tcBorders>
            <w:vAlign w:val="bottom"/>
          </w:tcPr>
          <w:p w14:paraId="260AC30C" w14:textId="17D97284" w:rsidR="00E5423B" w:rsidRPr="00454FF6" w:rsidRDefault="00E5423B" w:rsidP="00E5423B">
            <w:pPr>
              <w:pStyle w:val="acctfourfigures"/>
              <w:tabs>
                <w:tab w:val="clear" w:pos="765"/>
                <w:tab w:val="decimal" w:pos="820"/>
              </w:tabs>
              <w:spacing w:line="240" w:lineRule="atLeast"/>
              <w:ind w:left="-30" w:right="-140" w:firstLine="2"/>
              <w:rPr>
                <w:rFonts w:cs="Times New Roman"/>
                <w:b/>
                <w:bCs/>
                <w:sz w:val="20"/>
              </w:rPr>
            </w:pPr>
            <w:r w:rsidRPr="00AA6956">
              <w:rPr>
                <w:rFonts w:cs="Times New Roman"/>
                <w:b/>
                <w:bCs/>
                <w:sz w:val="20"/>
              </w:rPr>
              <w:t>(336,938)</w:t>
            </w:r>
          </w:p>
        </w:tc>
        <w:tc>
          <w:tcPr>
            <w:tcW w:w="279" w:type="dxa"/>
            <w:vAlign w:val="bottom"/>
          </w:tcPr>
          <w:p w14:paraId="05E96B12" w14:textId="77777777" w:rsidR="00E5423B" w:rsidRPr="00454FF6" w:rsidRDefault="00E5423B" w:rsidP="00E5423B">
            <w:pPr>
              <w:tabs>
                <w:tab w:val="decimal" w:pos="820"/>
              </w:tabs>
              <w:spacing w:line="240" w:lineRule="atLeast"/>
              <w:ind w:left="-30" w:right="-140" w:firstLine="2"/>
              <w:rPr>
                <w:rFonts w:cs="Times New Roman"/>
                <w:b/>
                <w:bCs/>
                <w:color w:val="000000"/>
                <w:sz w:val="20"/>
              </w:rPr>
            </w:pPr>
          </w:p>
        </w:tc>
        <w:tc>
          <w:tcPr>
            <w:tcW w:w="1071" w:type="dxa"/>
            <w:tcBorders>
              <w:top w:val="single" w:sz="4" w:space="0" w:color="auto"/>
              <w:bottom w:val="single" w:sz="4" w:space="0" w:color="auto"/>
            </w:tcBorders>
            <w:vAlign w:val="bottom"/>
          </w:tcPr>
          <w:p w14:paraId="66BD3E7E" w14:textId="77777777" w:rsidR="00E5423B" w:rsidRPr="00454FF6" w:rsidRDefault="00E5423B" w:rsidP="00E5423B">
            <w:pPr>
              <w:tabs>
                <w:tab w:val="decimal" w:pos="820"/>
              </w:tabs>
              <w:spacing w:line="240" w:lineRule="atLeast"/>
              <w:ind w:left="-30" w:right="-140" w:firstLine="2"/>
              <w:rPr>
                <w:rFonts w:cs="Times New Roman"/>
                <w:b/>
                <w:bCs/>
                <w:sz w:val="20"/>
              </w:rPr>
            </w:pPr>
            <w:r w:rsidRPr="00454FF6">
              <w:rPr>
                <w:rFonts w:cs="Times New Roman"/>
                <w:b/>
                <w:bCs/>
                <w:sz w:val="20"/>
              </w:rPr>
              <w:t>(326,448)</w:t>
            </w:r>
          </w:p>
        </w:tc>
        <w:tc>
          <w:tcPr>
            <w:tcW w:w="279" w:type="dxa"/>
          </w:tcPr>
          <w:p w14:paraId="05136761" w14:textId="77777777" w:rsidR="00E5423B" w:rsidRPr="00454FF6" w:rsidRDefault="00E5423B" w:rsidP="00E5423B">
            <w:pPr>
              <w:tabs>
                <w:tab w:val="decimal" w:pos="820"/>
              </w:tabs>
              <w:spacing w:line="240" w:lineRule="atLeast"/>
              <w:ind w:left="-30" w:right="-140" w:firstLine="2"/>
              <w:rPr>
                <w:rFonts w:cs="Times New Roman"/>
                <w:b/>
                <w:bCs/>
                <w:sz w:val="20"/>
              </w:rPr>
            </w:pPr>
          </w:p>
        </w:tc>
        <w:tc>
          <w:tcPr>
            <w:tcW w:w="1062" w:type="dxa"/>
            <w:tcBorders>
              <w:top w:val="single" w:sz="4" w:space="0" w:color="auto"/>
              <w:bottom w:val="single" w:sz="4" w:space="0" w:color="auto"/>
            </w:tcBorders>
            <w:vAlign w:val="bottom"/>
          </w:tcPr>
          <w:p w14:paraId="5471B487" w14:textId="7093A481" w:rsidR="00E5423B" w:rsidRPr="00454FF6" w:rsidRDefault="00E5423B" w:rsidP="00E5423B">
            <w:pPr>
              <w:tabs>
                <w:tab w:val="decimal" w:pos="820"/>
              </w:tabs>
              <w:spacing w:line="240" w:lineRule="atLeast"/>
              <w:ind w:left="-30" w:right="-140" w:firstLine="2"/>
              <w:rPr>
                <w:rFonts w:cs="Times New Roman"/>
                <w:b/>
                <w:bCs/>
                <w:sz w:val="20"/>
              </w:rPr>
            </w:pPr>
            <w:r w:rsidRPr="00AA6956">
              <w:rPr>
                <w:rFonts w:cs="Times New Roman"/>
                <w:b/>
                <w:bCs/>
                <w:sz w:val="20"/>
              </w:rPr>
              <w:t>(376,954)</w:t>
            </w:r>
          </w:p>
        </w:tc>
        <w:tc>
          <w:tcPr>
            <w:tcW w:w="279" w:type="dxa"/>
          </w:tcPr>
          <w:p w14:paraId="2927730A" w14:textId="77777777" w:rsidR="00E5423B" w:rsidRPr="00454FF6" w:rsidRDefault="00E5423B" w:rsidP="00E5423B">
            <w:pPr>
              <w:tabs>
                <w:tab w:val="decimal" w:pos="820"/>
              </w:tabs>
              <w:spacing w:line="240" w:lineRule="atLeast"/>
              <w:ind w:left="-30" w:right="-140" w:firstLine="2"/>
              <w:rPr>
                <w:rFonts w:cs="Times New Roman"/>
                <w:b/>
                <w:bCs/>
                <w:sz w:val="20"/>
              </w:rPr>
            </w:pPr>
          </w:p>
        </w:tc>
        <w:tc>
          <w:tcPr>
            <w:tcW w:w="1071" w:type="dxa"/>
            <w:tcBorders>
              <w:top w:val="single" w:sz="4" w:space="0" w:color="auto"/>
              <w:bottom w:val="single" w:sz="4" w:space="0" w:color="auto"/>
            </w:tcBorders>
          </w:tcPr>
          <w:p w14:paraId="697511DC" w14:textId="77777777" w:rsidR="00E5423B" w:rsidRPr="00454FF6" w:rsidRDefault="00E5423B" w:rsidP="00E5423B">
            <w:pPr>
              <w:tabs>
                <w:tab w:val="decimal" w:pos="820"/>
              </w:tabs>
              <w:spacing w:line="240" w:lineRule="atLeast"/>
              <w:ind w:left="-30" w:right="-140" w:firstLine="2"/>
              <w:rPr>
                <w:rFonts w:cs="Times New Roman"/>
                <w:b/>
                <w:bCs/>
                <w:sz w:val="20"/>
              </w:rPr>
            </w:pPr>
            <w:r w:rsidRPr="00454FF6">
              <w:rPr>
                <w:rFonts w:cs="Times New Roman"/>
                <w:b/>
                <w:sz w:val="20"/>
              </w:rPr>
              <w:t>(367,730)</w:t>
            </w:r>
          </w:p>
        </w:tc>
      </w:tr>
      <w:tr w:rsidR="00E5423B" w:rsidRPr="007E65DA" w14:paraId="728C81E0" w14:textId="77777777" w:rsidTr="00AA6956">
        <w:tc>
          <w:tcPr>
            <w:tcW w:w="3870" w:type="dxa"/>
          </w:tcPr>
          <w:p w14:paraId="3368B833" w14:textId="77777777" w:rsidR="00E5423B" w:rsidRPr="00AA6956" w:rsidRDefault="00E5423B" w:rsidP="00E5423B">
            <w:pPr>
              <w:spacing w:line="240" w:lineRule="atLeast"/>
              <w:ind w:left="11" w:hanging="11"/>
              <w:rPr>
                <w:rFonts w:cs="Times New Roman"/>
                <w:b/>
                <w:bCs/>
                <w:color w:val="000000"/>
                <w:sz w:val="18"/>
                <w:szCs w:val="18"/>
              </w:rPr>
            </w:pPr>
          </w:p>
        </w:tc>
        <w:tc>
          <w:tcPr>
            <w:tcW w:w="630" w:type="dxa"/>
          </w:tcPr>
          <w:p w14:paraId="536F4E6C" w14:textId="77777777" w:rsidR="00E5423B" w:rsidRPr="00AA6956" w:rsidRDefault="00E5423B" w:rsidP="00E5423B">
            <w:pPr>
              <w:spacing w:line="240" w:lineRule="atLeast"/>
              <w:ind w:left="-40" w:right="-140" w:firstLine="2"/>
              <w:jc w:val="center"/>
              <w:rPr>
                <w:rFonts w:cs="Times New Roman"/>
                <w:b/>
                <w:bCs/>
                <w:i/>
                <w:iCs/>
                <w:sz w:val="18"/>
                <w:szCs w:val="18"/>
              </w:rPr>
            </w:pPr>
          </w:p>
        </w:tc>
        <w:tc>
          <w:tcPr>
            <w:tcW w:w="1080" w:type="dxa"/>
            <w:tcBorders>
              <w:top w:val="single" w:sz="4" w:space="0" w:color="auto"/>
            </w:tcBorders>
            <w:vAlign w:val="bottom"/>
          </w:tcPr>
          <w:p w14:paraId="70207387" w14:textId="77777777" w:rsidR="00E5423B" w:rsidRPr="00AA6956" w:rsidRDefault="00E5423B" w:rsidP="00E5423B">
            <w:pPr>
              <w:tabs>
                <w:tab w:val="decimal" w:pos="820"/>
              </w:tabs>
              <w:spacing w:line="240" w:lineRule="atLeast"/>
              <w:ind w:left="-30" w:right="-140" w:firstLine="2"/>
              <w:rPr>
                <w:rFonts w:cs="Times New Roman"/>
                <w:b/>
                <w:bCs/>
                <w:sz w:val="18"/>
                <w:szCs w:val="18"/>
              </w:rPr>
            </w:pPr>
          </w:p>
        </w:tc>
        <w:tc>
          <w:tcPr>
            <w:tcW w:w="279" w:type="dxa"/>
            <w:vAlign w:val="bottom"/>
          </w:tcPr>
          <w:p w14:paraId="27FCEA45" w14:textId="77777777" w:rsidR="00E5423B" w:rsidRPr="00AA6956" w:rsidRDefault="00E5423B" w:rsidP="00E5423B">
            <w:pPr>
              <w:tabs>
                <w:tab w:val="decimal" w:pos="820"/>
              </w:tabs>
              <w:spacing w:line="240" w:lineRule="atLeast"/>
              <w:ind w:left="-30" w:right="-140" w:firstLine="2"/>
              <w:rPr>
                <w:rFonts w:cs="Times New Roman"/>
                <w:b/>
                <w:bCs/>
                <w:color w:val="000000"/>
                <w:sz w:val="18"/>
                <w:szCs w:val="18"/>
              </w:rPr>
            </w:pPr>
          </w:p>
        </w:tc>
        <w:tc>
          <w:tcPr>
            <w:tcW w:w="1071" w:type="dxa"/>
            <w:tcBorders>
              <w:top w:val="single" w:sz="4" w:space="0" w:color="auto"/>
            </w:tcBorders>
            <w:vAlign w:val="bottom"/>
          </w:tcPr>
          <w:p w14:paraId="2CB42605" w14:textId="77777777" w:rsidR="00E5423B" w:rsidRPr="00AA6956" w:rsidRDefault="00E5423B" w:rsidP="00E5423B">
            <w:pPr>
              <w:tabs>
                <w:tab w:val="decimal" w:pos="820"/>
              </w:tabs>
              <w:spacing w:line="240" w:lineRule="atLeast"/>
              <w:ind w:left="-30" w:right="-140" w:firstLine="2"/>
              <w:rPr>
                <w:rFonts w:cs="Times New Roman"/>
                <w:b/>
                <w:bCs/>
                <w:sz w:val="18"/>
                <w:szCs w:val="18"/>
              </w:rPr>
            </w:pPr>
          </w:p>
        </w:tc>
        <w:tc>
          <w:tcPr>
            <w:tcW w:w="279" w:type="dxa"/>
          </w:tcPr>
          <w:p w14:paraId="16235633" w14:textId="77777777" w:rsidR="00E5423B" w:rsidRPr="00AA6956" w:rsidRDefault="00E5423B" w:rsidP="00E5423B">
            <w:pPr>
              <w:tabs>
                <w:tab w:val="decimal" w:pos="820"/>
              </w:tabs>
              <w:spacing w:line="240" w:lineRule="atLeast"/>
              <w:ind w:left="-30" w:right="-140" w:firstLine="2"/>
              <w:rPr>
                <w:rFonts w:cs="Times New Roman"/>
                <w:b/>
                <w:bCs/>
                <w:sz w:val="18"/>
                <w:szCs w:val="18"/>
              </w:rPr>
            </w:pPr>
          </w:p>
        </w:tc>
        <w:tc>
          <w:tcPr>
            <w:tcW w:w="1062" w:type="dxa"/>
            <w:tcBorders>
              <w:top w:val="single" w:sz="4" w:space="0" w:color="auto"/>
            </w:tcBorders>
            <w:vAlign w:val="bottom"/>
          </w:tcPr>
          <w:p w14:paraId="64AEA7D6" w14:textId="77777777" w:rsidR="00E5423B" w:rsidRPr="00AA6956" w:rsidRDefault="00E5423B" w:rsidP="00E5423B">
            <w:pPr>
              <w:tabs>
                <w:tab w:val="decimal" w:pos="820"/>
              </w:tabs>
              <w:spacing w:line="240" w:lineRule="atLeast"/>
              <w:ind w:left="-30" w:right="-140" w:firstLine="2"/>
              <w:rPr>
                <w:rFonts w:cs="Times New Roman"/>
                <w:b/>
                <w:bCs/>
                <w:sz w:val="18"/>
                <w:szCs w:val="18"/>
              </w:rPr>
            </w:pPr>
          </w:p>
        </w:tc>
        <w:tc>
          <w:tcPr>
            <w:tcW w:w="279" w:type="dxa"/>
          </w:tcPr>
          <w:p w14:paraId="1B699742" w14:textId="77777777" w:rsidR="00E5423B" w:rsidRPr="00AA6956" w:rsidRDefault="00E5423B" w:rsidP="00E5423B">
            <w:pPr>
              <w:tabs>
                <w:tab w:val="decimal" w:pos="820"/>
              </w:tabs>
              <w:spacing w:line="240" w:lineRule="atLeast"/>
              <w:ind w:left="-30" w:right="-140" w:firstLine="2"/>
              <w:rPr>
                <w:rFonts w:cs="Times New Roman"/>
                <w:b/>
                <w:bCs/>
                <w:sz w:val="18"/>
                <w:szCs w:val="18"/>
              </w:rPr>
            </w:pPr>
          </w:p>
        </w:tc>
        <w:tc>
          <w:tcPr>
            <w:tcW w:w="1071" w:type="dxa"/>
            <w:tcBorders>
              <w:top w:val="single" w:sz="4" w:space="0" w:color="auto"/>
            </w:tcBorders>
          </w:tcPr>
          <w:p w14:paraId="3CDC82A3" w14:textId="77777777" w:rsidR="00E5423B" w:rsidRPr="00AA6956" w:rsidRDefault="00E5423B" w:rsidP="00E5423B">
            <w:pPr>
              <w:tabs>
                <w:tab w:val="decimal" w:pos="820"/>
              </w:tabs>
              <w:spacing w:line="240" w:lineRule="atLeast"/>
              <w:ind w:left="-30" w:right="-140" w:firstLine="2"/>
              <w:rPr>
                <w:rFonts w:cs="Times New Roman"/>
                <w:b/>
                <w:bCs/>
                <w:sz w:val="18"/>
                <w:szCs w:val="18"/>
              </w:rPr>
            </w:pPr>
          </w:p>
        </w:tc>
      </w:tr>
      <w:tr w:rsidR="00E5423B" w:rsidRPr="007E65DA" w14:paraId="138882BB" w14:textId="77777777">
        <w:tc>
          <w:tcPr>
            <w:tcW w:w="3870" w:type="dxa"/>
          </w:tcPr>
          <w:p w14:paraId="135F6657" w14:textId="77777777" w:rsidR="00E5423B" w:rsidRPr="00454FF6" w:rsidRDefault="00E5423B" w:rsidP="00E5423B">
            <w:pPr>
              <w:spacing w:line="240" w:lineRule="atLeast"/>
              <w:ind w:left="11" w:hanging="11"/>
              <w:rPr>
                <w:rFonts w:cs="Times New Roman"/>
                <w:b/>
                <w:bCs/>
                <w:color w:val="000000"/>
                <w:sz w:val="20"/>
              </w:rPr>
            </w:pPr>
            <w:r w:rsidRPr="00454FF6">
              <w:rPr>
                <w:rFonts w:cs="Times New Roman"/>
                <w:b/>
                <w:bCs/>
                <w:color w:val="000000"/>
                <w:sz w:val="20"/>
              </w:rPr>
              <w:t>Net</w:t>
            </w:r>
          </w:p>
        </w:tc>
        <w:tc>
          <w:tcPr>
            <w:tcW w:w="630" w:type="dxa"/>
          </w:tcPr>
          <w:p w14:paraId="4DE5C3BD" w14:textId="77777777" w:rsidR="00E5423B" w:rsidRPr="00454FF6" w:rsidRDefault="00E5423B" w:rsidP="00E5423B">
            <w:pPr>
              <w:spacing w:line="240" w:lineRule="atLeast"/>
              <w:ind w:left="-40" w:right="-140" w:firstLine="2"/>
              <w:jc w:val="center"/>
              <w:rPr>
                <w:rFonts w:cs="Times New Roman"/>
                <w:b/>
                <w:bCs/>
                <w:i/>
                <w:iCs/>
                <w:sz w:val="20"/>
              </w:rPr>
            </w:pPr>
          </w:p>
        </w:tc>
        <w:tc>
          <w:tcPr>
            <w:tcW w:w="1080" w:type="dxa"/>
            <w:tcBorders>
              <w:bottom w:val="double" w:sz="4" w:space="0" w:color="auto"/>
            </w:tcBorders>
            <w:vAlign w:val="bottom"/>
          </w:tcPr>
          <w:p w14:paraId="029302FB" w14:textId="0C0AF58B" w:rsidR="00E5423B" w:rsidRPr="00454FF6" w:rsidRDefault="00E5423B" w:rsidP="00E5423B">
            <w:pPr>
              <w:tabs>
                <w:tab w:val="decimal" w:pos="820"/>
              </w:tabs>
              <w:spacing w:line="240" w:lineRule="atLeast"/>
              <w:ind w:left="-30" w:right="-140" w:firstLine="2"/>
              <w:rPr>
                <w:rFonts w:cs="Times New Roman"/>
                <w:b/>
                <w:bCs/>
                <w:sz w:val="20"/>
              </w:rPr>
            </w:pPr>
            <w:r w:rsidRPr="00AA6956">
              <w:rPr>
                <w:rFonts w:cs="Times New Roman"/>
                <w:b/>
                <w:bCs/>
                <w:sz w:val="20"/>
              </w:rPr>
              <w:t>(114,864)</w:t>
            </w:r>
          </w:p>
        </w:tc>
        <w:tc>
          <w:tcPr>
            <w:tcW w:w="279" w:type="dxa"/>
            <w:vAlign w:val="bottom"/>
          </w:tcPr>
          <w:p w14:paraId="5CE5F813" w14:textId="77777777" w:rsidR="00E5423B" w:rsidRPr="00454FF6" w:rsidRDefault="00E5423B" w:rsidP="00E5423B">
            <w:pPr>
              <w:tabs>
                <w:tab w:val="decimal" w:pos="820"/>
              </w:tabs>
              <w:spacing w:line="240" w:lineRule="atLeast"/>
              <w:ind w:left="-30" w:right="-140" w:firstLine="2"/>
              <w:rPr>
                <w:rFonts w:cs="Times New Roman"/>
                <w:b/>
                <w:bCs/>
                <w:color w:val="000000"/>
                <w:sz w:val="20"/>
              </w:rPr>
            </w:pPr>
          </w:p>
        </w:tc>
        <w:tc>
          <w:tcPr>
            <w:tcW w:w="1071" w:type="dxa"/>
            <w:tcBorders>
              <w:bottom w:val="double" w:sz="4" w:space="0" w:color="auto"/>
            </w:tcBorders>
            <w:vAlign w:val="bottom"/>
          </w:tcPr>
          <w:p w14:paraId="7D6AE723" w14:textId="77777777" w:rsidR="00E5423B" w:rsidRPr="00454FF6" w:rsidRDefault="00E5423B" w:rsidP="00E5423B">
            <w:pPr>
              <w:tabs>
                <w:tab w:val="decimal" w:pos="820"/>
              </w:tabs>
              <w:spacing w:line="240" w:lineRule="atLeast"/>
              <w:ind w:left="-30" w:right="-140" w:firstLine="2"/>
              <w:rPr>
                <w:rFonts w:cs="Times New Roman"/>
                <w:b/>
                <w:bCs/>
                <w:sz w:val="20"/>
              </w:rPr>
            </w:pPr>
            <w:r w:rsidRPr="00454FF6">
              <w:rPr>
                <w:rFonts w:cs="Times New Roman"/>
                <w:b/>
                <w:bCs/>
                <w:sz w:val="20"/>
              </w:rPr>
              <w:t>(102,459)</w:t>
            </w:r>
          </w:p>
        </w:tc>
        <w:tc>
          <w:tcPr>
            <w:tcW w:w="279" w:type="dxa"/>
          </w:tcPr>
          <w:p w14:paraId="093232B0" w14:textId="77777777" w:rsidR="00E5423B" w:rsidRPr="00454FF6" w:rsidRDefault="00E5423B" w:rsidP="00E5423B">
            <w:pPr>
              <w:tabs>
                <w:tab w:val="decimal" w:pos="820"/>
              </w:tabs>
              <w:spacing w:line="240" w:lineRule="atLeast"/>
              <w:ind w:left="-30" w:right="-140" w:firstLine="2"/>
              <w:rPr>
                <w:rFonts w:cs="Times New Roman"/>
                <w:b/>
                <w:bCs/>
                <w:sz w:val="20"/>
              </w:rPr>
            </w:pPr>
          </w:p>
        </w:tc>
        <w:tc>
          <w:tcPr>
            <w:tcW w:w="1062" w:type="dxa"/>
            <w:tcBorders>
              <w:bottom w:val="double" w:sz="4" w:space="0" w:color="auto"/>
            </w:tcBorders>
            <w:vAlign w:val="bottom"/>
          </w:tcPr>
          <w:p w14:paraId="65CF3EE9" w14:textId="6B1AD189" w:rsidR="00E5423B" w:rsidRPr="00454FF6" w:rsidRDefault="00E5423B" w:rsidP="00E5423B">
            <w:pPr>
              <w:tabs>
                <w:tab w:val="decimal" w:pos="820"/>
              </w:tabs>
              <w:spacing w:line="240" w:lineRule="atLeast"/>
              <w:ind w:left="-30" w:right="-140" w:firstLine="2"/>
              <w:rPr>
                <w:rFonts w:cs="Times New Roman"/>
                <w:b/>
                <w:bCs/>
                <w:sz w:val="20"/>
              </w:rPr>
            </w:pPr>
            <w:r w:rsidRPr="00AA6956">
              <w:rPr>
                <w:rFonts w:cs="Times New Roman"/>
                <w:b/>
                <w:bCs/>
                <w:sz w:val="20"/>
              </w:rPr>
              <w:t>(138,934)</w:t>
            </w:r>
          </w:p>
        </w:tc>
        <w:tc>
          <w:tcPr>
            <w:tcW w:w="279" w:type="dxa"/>
          </w:tcPr>
          <w:p w14:paraId="5AAD5A98" w14:textId="77777777" w:rsidR="00E5423B" w:rsidRPr="00454FF6" w:rsidRDefault="00E5423B" w:rsidP="00E5423B">
            <w:pPr>
              <w:tabs>
                <w:tab w:val="decimal" w:pos="820"/>
              </w:tabs>
              <w:spacing w:line="240" w:lineRule="atLeast"/>
              <w:ind w:left="-30" w:right="-140" w:firstLine="2"/>
              <w:rPr>
                <w:rFonts w:cs="Times New Roman"/>
                <w:b/>
                <w:bCs/>
                <w:sz w:val="20"/>
              </w:rPr>
            </w:pPr>
          </w:p>
        </w:tc>
        <w:tc>
          <w:tcPr>
            <w:tcW w:w="1071" w:type="dxa"/>
            <w:tcBorders>
              <w:bottom w:val="double" w:sz="4" w:space="0" w:color="auto"/>
            </w:tcBorders>
            <w:vAlign w:val="bottom"/>
          </w:tcPr>
          <w:p w14:paraId="47794CEA" w14:textId="77777777" w:rsidR="00E5423B" w:rsidRPr="00454FF6" w:rsidRDefault="00E5423B" w:rsidP="00E5423B">
            <w:pPr>
              <w:tabs>
                <w:tab w:val="decimal" w:pos="820"/>
              </w:tabs>
              <w:spacing w:line="240" w:lineRule="atLeast"/>
              <w:ind w:left="-30" w:right="-140" w:firstLine="2"/>
              <w:rPr>
                <w:rFonts w:cs="Times New Roman"/>
                <w:b/>
                <w:bCs/>
                <w:sz w:val="20"/>
              </w:rPr>
            </w:pPr>
            <w:r w:rsidRPr="00454FF6">
              <w:rPr>
                <w:rFonts w:cs="Times New Roman"/>
                <w:b/>
                <w:bCs/>
                <w:sz w:val="20"/>
              </w:rPr>
              <w:t>(130,281)</w:t>
            </w:r>
          </w:p>
        </w:tc>
      </w:tr>
    </w:tbl>
    <w:p w14:paraId="5162684D" w14:textId="77777777" w:rsidR="002E2415" w:rsidRPr="002E2415" w:rsidRDefault="002E2415" w:rsidP="002E2415">
      <w:pPr>
        <w:spacing w:line="200" w:lineRule="exact"/>
        <w:ind w:left="547"/>
        <w:jc w:val="thaiDistribute"/>
        <w:rPr>
          <w:rFonts w:cs="Times New Roman"/>
          <w:szCs w:val="22"/>
          <w:lang w:val="en-US" w:bidi="th-TH"/>
        </w:rPr>
      </w:pPr>
    </w:p>
    <w:p w14:paraId="14B75D8C" w14:textId="2AB73469" w:rsidR="00BD2289" w:rsidRPr="0012708E" w:rsidRDefault="00F3069E" w:rsidP="00BD2289">
      <w:pPr>
        <w:pStyle w:val="Heading1"/>
        <w:numPr>
          <w:ilvl w:val="0"/>
          <w:numId w:val="0"/>
        </w:numPr>
        <w:spacing w:before="0" w:after="0" w:line="240" w:lineRule="atLeast"/>
        <w:ind w:left="540" w:hanging="540"/>
        <w:rPr>
          <w:rFonts w:cs="Times New Roman"/>
          <w:i w:val="0"/>
          <w:iCs/>
          <w:szCs w:val="24"/>
        </w:rPr>
      </w:pPr>
      <w:r>
        <w:rPr>
          <w:rFonts w:cs="Times New Roman"/>
          <w:i w:val="0"/>
          <w:iCs/>
          <w:szCs w:val="24"/>
        </w:rPr>
        <w:t>39</w:t>
      </w:r>
      <w:r w:rsidR="00BD2289" w:rsidRPr="0012708E">
        <w:rPr>
          <w:rFonts w:cs="Times New Roman"/>
          <w:i w:val="0"/>
          <w:iCs/>
          <w:szCs w:val="24"/>
        </w:rPr>
        <w:tab/>
      </w:r>
      <w:r w:rsidR="00631561" w:rsidRPr="0012708E">
        <w:rPr>
          <w:rFonts w:cs="Times New Roman"/>
          <w:i w:val="0"/>
          <w:iCs/>
          <w:szCs w:val="24"/>
        </w:rPr>
        <w:t>G</w:t>
      </w:r>
      <w:r w:rsidR="00BD2289" w:rsidRPr="0012708E">
        <w:rPr>
          <w:rFonts w:cs="Times New Roman"/>
          <w:i w:val="0"/>
          <w:iCs/>
          <w:szCs w:val="24"/>
        </w:rPr>
        <w:t>ains</w:t>
      </w:r>
      <w:r w:rsidR="00765671" w:rsidRPr="0012708E">
        <w:rPr>
          <w:rFonts w:cs="Times New Roman"/>
          <w:i w:val="0"/>
          <w:iCs/>
          <w:szCs w:val="24"/>
        </w:rPr>
        <w:t xml:space="preserve"> </w:t>
      </w:r>
      <w:r w:rsidR="00BD2289" w:rsidRPr="0012708E">
        <w:rPr>
          <w:rFonts w:cs="Times New Roman"/>
          <w:i w:val="0"/>
          <w:iCs/>
          <w:szCs w:val="24"/>
        </w:rPr>
        <w:t>on investments, net</w:t>
      </w:r>
    </w:p>
    <w:p w14:paraId="7D17E4F9" w14:textId="77777777" w:rsidR="007F79F6" w:rsidRDefault="007F79F6" w:rsidP="007F79F6">
      <w:pPr>
        <w:spacing w:line="200" w:lineRule="exact"/>
        <w:ind w:left="547"/>
        <w:jc w:val="thaiDistribute"/>
        <w:rPr>
          <w:rFonts w:cs="Times New Roman"/>
          <w:szCs w:val="22"/>
          <w:lang w:bidi="th-TH"/>
        </w:rPr>
      </w:pPr>
    </w:p>
    <w:tbl>
      <w:tblPr>
        <w:tblW w:w="9090" w:type="dxa"/>
        <w:tblInd w:w="450" w:type="dxa"/>
        <w:tblLayout w:type="fixed"/>
        <w:tblLook w:val="01E0" w:firstRow="1" w:lastRow="1" w:firstColumn="1" w:lastColumn="1" w:noHBand="0" w:noVBand="0"/>
      </w:tblPr>
      <w:tblGrid>
        <w:gridCol w:w="6120"/>
        <w:gridCol w:w="1350"/>
        <w:gridCol w:w="270"/>
        <w:gridCol w:w="1350"/>
      </w:tblGrid>
      <w:tr w:rsidR="001B5C97" w:rsidRPr="00AB5DFA" w14:paraId="64866A53" w14:textId="77777777">
        <w:trPr>
          <w:trHeight w:val="60"/>
        </w:trPr>
        <w:tc>
          <w:tcPr>
            <w:tcW w:w="6120" w:type="dxa"/>
          </w:tcPr>
          <w:p w14:paraId="319D607C" w14:textId="77777777" w:rsidR="001B5C97" w:rsidRPr="00AB5DFA" w:rsidRDefault="001B5C97">
            <w:pPr>
              <w:spacing w:line="240" w:lineRule="atLeast"/>
              <w:ind w:right="-79"/>
              <w:rPr>
                <w:rFonts w:cs="Times New Roman"/>
                <w:color w:val="000000"/>
                <w:szCs w:val="22"/>
                <w:lang w:bidi="th-TH"/>
              </w:rPr>
            </w:pPr>
          </w:p>
        </w:tc>
        <w:tc>
          <w:tcPr>
            <w:tcW w:w="2970" w:type="dxa"/>
            <w:gridSpan w:val="3"/>
            <w:vAlign w:val="bottom"/>
          </w:tcPr>
          <w:p w14:paraId="7D8B4FEE" w14:textId="77777777" w:rsidR="001B5C97" w:rsidRPr="00AB5DFA" w:rsidRDefault="001B5C97">
            <w:pPr>
              <w:pStyle w:val="acctfourfigures"/>
              <w:tabs>
                <w:tab w:val="clear" w:pos="765"/>
              </w:tabs>
              <w:spacing w:line="240" w:lineRule="atLeast"/>
              <w:ind w:right="-108"/>
              <w:jc w:val="center"/>
              <w:rPr>
                <w:rFonts w:cs="Times New Roman"/>
                <w:b/>
                <w:bCs/>
                <w:szCs w:val="22"/>
                <w:lang w:bidi="th-TH"/>
              </w:rPr>
            </w:pPr>
            <w:r w:rsidRPr="00AB5DFA">
              <w:rPr>
                <w:rFonts w:cs="Times New Roman"/>
                <w:b/>
                <w:bCs/>
                <w:szCs w:val="22"/>
                <w:lang w:bidi="th-TH"/>
              </w:rPr>
              <w:t>Consolidated and the Bank</w:t>
            </w:r>
          </w:p>
        </w:tc>
      </w:tr>
      <w:tr w:rsidR="001B5C97" w:rsidRPr="00AB5DFA" w14:paraId="399A8E73" w14:textId="77777777">
        <w:trPr>
          <w:trHeight w:val="60"/>
        </w:trPr>
        <w:tc>
          <w:tcPr>
            <w:tcW w:w="6120" w:type="dxa"/>
          </w:tcPr>
          <w:p w14:paraId="13A9DE94" w14:textId="77777777" w:rsidR="001B5C97" w:rsidRPr="00AB5DFA" w:rsidRDefault="001B5C97">
            <w:pPr>
              <w:spacing w:line="240" w:lineRule="atLeast"/>
              <w:ind w:right="-79"/>
              <w:rPr>
                <w:rFonts w:cs="Times New Roman"/>
                <w:b/>
                <w:bCs/>
                <w:i/>
                <w:iCs/>
                <w:color w:val="000000"/>
                <w:szCs w:val="22"/>
                <w:lang w:bidi="th-TH"/>
              </w:rPr>
            </w:pPr>
            <w:r w:rsidRPr="00AB5DFA">
              <w:rPr>
                <w:rFonts w:cs="Times New Roman"/>
                <w:b/>
                <w:bCs/>
                <w:i/>
                <w:iCs/>
                <w:color w:val="000000"/>
                <w:szCs w:val="22"/>
                <w:lang w:bidi="th-TH"/>
              </w:rPr>
              <w:t xml:space="preserve">For the </w:t>
            </w:r>
            <w:r>
              <w:rPr>
                <w:b/>
                <w:bCs/>
                <w:i/>
                <w:iCs/>
                <w:color w:val="000000"/>
                <w:szCs w:val="28"/>
                <w:lang w:val="en-US" w:bidi="th-TH"/>
              </w:rPr>
              <w:t>six-month periods</w:t>
            </w:r>
            <w:r w:rsidRPr="00AB5DFA">
              <w:rPr>
                <w:rFonts w:cs="Times New Roman"/>
                <w:b/>
                <w:bCs/>
                <w:i/>
                <w:iCs/>
                <w:color w:val="000000"/>
                <w:szCs w:val="22"/>
                <w:lang w:bidi="th-TH"/>
              </w:rPr>
              <w:t xml:space="preserve"> ended 3</w:t>
            </w:r>
            <w:r>
              <w:rPr>
                <w:rFonts w:cs="Times New Roman"/>
                <w:b/>
                <w:bCs/>
                <w:i/>
                <w:iCs/>
                <w:color w:val="000000"/>
                <w:szCs w:val="22"/>
                <w:lang w:bidi="th-TH"/>
              </w:rPr>
              <w:t>0</w:t>
            </w:r>
            <w:r w:rsidRPr="00AB5DFA">
              <w:rPr>
                <w:rFonts w:cs="Times New Roman"/>
                <w:b/>
                <w:bCs/>
                <w:i/>
                <w:iCs/>
                <w:color w:val="000000"/>
                <w:szCs w:val="22"/>
                <w:lang w:bidi="th-TH"/>
              </w:rPr>
              <w:t xml:space="preserve"> </w:t>
            </w:r>
            <w:r>
              <w:rPr>
                <w:rFonts w:cs="Times New Roman"/>
                <w:b/>
                <w:bCs/>
                <w:i/>
                <w:iCs/>
                <w:color w:val="000000"/>
                <w:szCs w:val="22"/>
                <w:lang w:bidi="th-TH"/>
              </w:rPr>
              <w:t>June</w:t>
            </w:r>
          </w:p>
        </w:tc>
        <w:tc>
          <w:tcPr>
            <w:tcW w:w="1350" w:type="dxa"/>
            <w:vAlign w:val="bottom"/>
          </w:tcPr>
          <w:p w14:paraId="76CC80DF" w14:textId="77777777" w:rsidR="001B5C97" w:rsidRPr="00AB5DFA" w:rsidRDefault="001B5C97">
            <w:pPr>
              <w:pStyle w:val="acctfourfigures"/>
              <w:tabs>
                <w:tab w:val="clear" w:pos="765"/>
              </w:tabs>
              <w:spacing w:line="240" w:lineRule="atLeast"/>
              <w:ind w:right="-108"/>
              <w:jc w:val="center"/>
              <w:rPr>
                <w:rFonts w:cs="Times New Roman"/>
                <w:szCs w:val="22"/>
                <w:lang w:bidi="th-TH"/>
              </w:rPr>
            </w:pPr>
            <w:r w:rsidRPr="00AB5DFA">
              <w:rPr>
                <w:rFonts w:cs="Times New Roman"/>
                <w:szCs w:val="22"/>
                <w:lang w:bidi="th-TH"/>
              </w:rPr>
              <w:t>202</w:t>
            </w:r>
            <w:r>
              <w:rPr>
                <w:rFonts w:cs="Times New Roman"/>
                <w:szCs w:val="22"/>
                <w:lang w:bidi="th-TH"/>
              </w:rPr>
              <w:t>5</w:t>
            </w:r>
          </w:p>
        </w:tc>
        <w:tc>
          <w:tcPr>
            <w:tcW w:w="270" w:type="dxa"/>
          </w:tcPr>
          <w:p w14:paraId="1E78D231" w14:textId="77777777" w:rsidR="001B5C97" w:rsidRPr="00AB5DFA" w:rsidRDefault="001B5C97">
            <w:pPr>
              <w:pStyle w:val="acctfourfigures"/>
              <w:tabs>
                <w:tab w:val="clear" w:pos="765"/>
              </w:tabs>
              <w:spacing w:line="240" w:lineRule="atLeast"/>
              <w:ind w:right="-108"/>
              <w:jc w:val="center"/>
              <w:rPr>
                <w:rFonts w:cs="Times New Roman"/>
                <w:szCs w:val="22"/>
                <w:lang w:bidi="th-TH"/>
              </w:rPr>
            </w:pPr>
          </w:p>
        </w:tc>
        <w:tc>
          <w:tcPr>
            <w:tcW w:w="1350" w:type="dxa"/>
          </w:tcPr>
          <w:p w14:paraId="1C2459ED" w14:textId="77777777" w:rsidR="001B5C97" w:rsidRPr="00AB5DFA" w:rsidRDefault="001B5C97">
            <w:pPr>
              <w:pStyle w:val="acctfourfigures"/>
              <w:tabs>
                <w:tab w:val="clear" w:pos="765"/>
              </w:tabs>
              <w:spacing w:line="240" w:lineRule="atLeast"/>
              <w:ind w:right="-108"/>
              <w:jc w:val="center"/>
              <w:rPr>
                <w:rFonts w:cs="Times New Roman"/>
                <w:szCs w:val="22"/>
                <w:lang w:bidi="th-TH"/>
              </w:rPr>
            </w:pPr>
            <w:r>
              <w:rPr>
                <w:rFonts w:cs="Times New Roman"/>
                <w:szCs w:val="22"/>
                <w:lang w:bidi="th-TH"/>
              </w:rPr>
              <w:t>2024</w:t>
            </w:r>
          </w:p>
        </w:tc>
      </w:tr>
      <w:tr w:rsidR="001B5C97" w:rsidRPr="00AB5DFA" w14:paraId="47A1A7B1" w14:textId="77777777">
        <w:trPr>
          <w:trHeight w:val="60"/>
        </w:trPr>
        <w:tc>
          <w:tcPr>
            <w:tcW w:w="6120" w:type="dxa"/>
          </w:tcPr>
          <w:p w14:paraId="795791D6" w14:textId="77777777" w:rsidR="001B5C97" w:rsidRPr="00AB5DFA" w:rsidRDefault="001B5C97">
            <w:pPr>
              <w:spacing w:line="240" w:lineRule="atLeast"/>
              <w:ind w:right="-79"/>
              <w:rPr>
                <w:rFonts w:cs="Times New Roman"/>
                <w:color w:val="000000"/>
                <w:szCs w:val="22"/>
                <w:lang w:bidi="th-TH"/>
              </w:rPr>
            </w:pPr>
          </w:p>
        </w:tc>
        <w:tc>
          <w:tcPr>
            <w:tcW w:w="2970" w:type="dxa"/>
            <w:gridSpan w:val="3"/>
            <w:vAlign w:val="bottom"/>
          </w:tcPr>
          <w:p w14:paraId="2F82CA8F" w14:textId="77777777" w:rsidR="001B5C97" w:rsidRPr="00AB5DFA" w:rsidRDefault="001B5C97">
            <w:pPr>
              <w:pStyle w:val="acctfourfigures"/>
              <w:tabs>
                <w:tab w:val="clear" w:pos="765"/>
              </w:tabs>
              <w:spacing w:line="240" w:lineRule="atLeast"/>
              <w:ind w:right="-108"/>
              <w:jc w:val="center"/>
              <w:rPr>
                <w:rFonts w:cs="Times New Roman"/>
                <w:i/>
                <w:iCs/>
                <w:szCs w:val="22"/>
                <w:lang w:bidi="th-TH"/>
              </w:rPr>
            </w:pPr>
            <w:r w:rsidRPr="00AB5DFA">
              <w:rPr>
                <w:rFonts w:cs="Times New Roman"/>
                <w:i/>
                <w:iCs/>
                <w:szCs w:val="22"/>
                <w:lang w:bidi="th-TH"/>
              </w:rPr>
              <w:t>(in thousand Baht)</w:t>
            </w:r>
          </w:p>
        </w:tc>
      </w:tr>
      <w:tr w:rsidR="001B5C97" w:rsidRPr="00AB5DFA" w14:paraId="2CD32BA2" w14:textId="77777777">
        <w:trPr>
          <w:trHeight w:val="60"/>
        </w:trPr>
        <w:tc>
          <w:tcPr>
            <w:tcW w:w="6120" w:type="dxa"/>
          </w:tcPr>
          <w:p w14:paraId="1FAAFFAE" w14:textId="77777777" w:rsidR="001B5C97" w:rsidRPr="00AB5DFA" w:rsidRDefault="001B5C97">
            <w:pPr>
              <w:spacing w:line="240" w:lineRule="atLeast"/>
              <w:ind w:right="-79"/>
              <w:rPr>
                <w:rFonts w:cs="Times New Roman"/>
                <w:b/>
                <w:bCs/>
                <w:color w:val="000000"/>
                <w:szCs w:val="22"/>
                <w:lang w:bidi="th-TH"/>
              </w:rPr>
            </w:pPr>
            <w:r w:rsidRPr="00AB5DFA">
              <w:rPr>
                <w:rFonts w:cs="Times New Roman"/>
                <w:b/>
                <w:bCs/>
                <w:color w:val="000000"/>
                <w:szCs w:val="22"/>
                <w:lang w:bidi="th-TH"/>
              </w:rPr>
              <w:t>Gains on derecognition</w:t>
            </w:r>
          </w:p>
        </w:tc>
        <w:tc>
          <w:tcPr>
            <w:tcW w:w="1350" w:type="dxa"/>
            <w:vAlign w:val="bottom"/>
          </w:tcPr>
          <w:p w14:paraId="7E1F6989" w14:textId="77777777" w:rsidR="001B5C97" w:rsidRPr="00AB5DFA" w:rsidRDefault="001B5C97">
            <w:pPr>
              <w:pStyle w:val="acctfourfigures"/>
              <w:tabs>
                <w:tab w:val="clear" w:pos="765"/>
              </w:tabs>
              <w:spacing w:line="240" w:lineRule="atLeast"/>
              <w:ind w:right="-108"/>
              <w:jc w:val="center"/>
              <w:rPr>
                <w:rFonts w:cs="Times New Roman"/>
                <w:szCs w:val="22"/>
                <w:lang w:bidi="th-TH"/>
              </w:rPr>
            </w:pPr>
          </w:p>
        </w:tc>
        <w:tc>
          <w:tcPr>
            <w:tcW w:w="270" w:type="dxa"/>
          </w:tcPr>
          <w:p w14:paraId="162096DF" w14:textId="77777777" w:rsidR="001B5C97" w:rsidRPr="00AB5DFA" w:rsidRDefault="001B5C97">
            <w:pPr>
              <w:pStyle w:val="acctfourfigures"/>
              <w:tabs>
                <w:tab w:val="clear" w:pos="765"/>
              </w:tabs>
              <w:spacing w:line="240" w:lineRule="atLeast"/>
              <w:ind w:right="-108"/>
              <w:jc w:val="center"/>
              <w:rPr>
                <w:rFonts w:cs="Times New Roman"/>
                <w:szCs w:val="22"/>
                <w:lang w:bidi="th-TH"/>
              </w:rPr>
            </w:pPr>
          </w:p>
        </w:tc>
        <w:tc>
          <w:tcPr>
            <w:tcW w:w="1350" w:type="dxa"/>
          </w:tcPr>
          <w:p w14:paraId="7B48A447" w14:textId="77777777" w:rsidR="001B5C97" w:rsidRPr="00AB5DFA" w:rsidRDefault="001B5C97">
            <w:pPr>
              <w:pStyle w:val="acctfourfigures"/>
              <w:tabs>
                <w:tab w:val="clear" w:pos="765"/>
              </w:tabs>
              <w:spacing w:line="240" w:lineRule="atLeast"/>
              <w:ind w:right="-108"/>
              <w:jc w:val="center"/>
              <w:rPr>
                <w:rFonts w:cs="Times New Roman"/>
                <w:szCs w:val="22"/>
                <w:lang w:bidi="th-TH"/>
              </w:rPr>
            </w:pPr>
          </w:p>
        </w:tc>
      </w:tr>
      <w:tr w:rsidR="001B5C97" w:rsidRPr="00AB5DFA" w14:paraId="2BB09F41" w14:textId="77777777">
        <w:trPr>
          <w:trHeight w:val="60"/>
        </w:trPr>
        <w:tc>
          <w:tcPr>
            <w:tcW w:w="6120" w:type="dxa"/>
          </w:tcPr>
          <w:p w14:paraId="3C3DB8CC" w14:textId="77777777" w:rsidR="001B5C97" w:rsidRPr="00AB5DFA" w:rsidRDefault="001B5C97">
            <w:pPr>
              <w:spacing w:line="240" w:lineRule="atLeast"/>
              <w:ind w:right="-79"/>
              <w:rPr>
                <w:rFonts w:cs="Times New Roman"/>
                <w:color w:val="000000"/>
                <w:szCs w:val="22"/>
                <w:lang w:bidi="th-TH"/>
              </w:rPr>
            </w:pPr>
            <w:r w:rsidRPr="00AB5DFA">
              <w:rPr>
                <w:rFonts w:cs="Times New Roman"/>
                <w:color w:val="000000"/>
                <w:szCs w:val="22"/>
                <w:lang w:bidi="th-TH"/>
              </w:rPr>
              <w:t>Investments in debt instruments measured at FVOCI</w:t>
            </w:r>
          </w:p>
        </w:tc>
        <w:tc>
          <w:tcPr>
            <w:tcW w:w="1350" w:type="dxa"/>
            <w:tcBorders>
              <w:bottom w:val="single" w:sz="4" w:space="0" w:color="auto"/>
            </w:tcBorders>
            <w:vAlign w:val="bottom"/>
          </w:tcPr>
          <w:p w14:paraId="26E746DF" w14:textId="45FB6CE0" w:rsidR="001B5C97" w:rsidRPr="00AB5DFA" w:rsidRDefault="00350871">
            <w:pPr>
              <w:pStyle w:val="acctfourfigures"/>
              <w:tabs>
                <w:tab w:val="clear" w:pos="765"/>
                <w:tab w:val="decimal" w:pos="1133"/>
              </w:tabs>
              <w:spacing w:line="240" w:lineRule="atLeast"/>
              <w:ind w:right="-108"/>
              <w:rPr>
                <w:rFonts w:cs="Times New Roman"/>
                <w:szCs w:val="22"/>
                <w:lang w:bidi="th-TH"/>
              </w:rPr>
            </w:pPr>
            <w:r>
              <w:rPr>
                <w:rFonts w:cs="Times New Roman"/>
                <w:szCs w:val="22"/>
                <w:lang w:bidi="th-TH"/>
              </w:rPr>
              <w:t>364</w:t>
            </w:r>
          </w:p>
        </w:tc>
        <w:tc>
          <w:tcPr>
            <w:tcW w:w="270" w:type="dxa"/>
          </w:tcPr>
          <w:p w14:paraId="1196ADE9" w14:textId="77777777" w:rsidR="001B5C97" w:rsidRPr="00AB5DFA" w:rsidRDefault="001B5C97">
            <w:pPr>
              <w:pStyle w:val="acctfourfigures"/>
              <w:tabs>
                <w:tab w:val="clear" w:pos="765"/>
                <w:tab w:val="decimal" w:pos="1663"/>
              </w:tabs>
              <w:spacing w:line="240" w:lineRule="atLeast"/>
              <w:ind w:right="-108"/>
              <w:rPr>
                <w:rFonts w:cs="Times New Roman"/>
                <w:szCs w:val="22"/>
                <w:lang w:bidi="th-TH"/>
              </w:rPr>
            </w:pPr>
          </w:p>
        </w:tc>
        <w:tc>
          <w:tcPr>
            <w:tcW w:w="1350" w:type="dxa"/>
            <w:tcBorders>
              <w:bottom w:val="single" w:sz="4" w:space="0" w:color="auto"/>
            </w:tcBorders>
            <w:vAlign w:val="bottom"/>
          </w:tcPr>
          <w:p w14:paraId="5C9A6F67" w14:textId="77777777" w:rsidR="001B5C97" w:rsidRPr="00AB5DFA" w:rsidRDefault="001B5C97">
            <w:pPr>
              <w:pStyle w:val="acctfourfigures"/>
              <w:tabs>
                <w:tab w:val="clear" w:pos="765"/>
                <w:tab w:val="decimal" w:pos="1132"/>
              </w:tabs>
              <w:spacing w:line="240" w:lineRule="atLeast"/>
              <w:ind w:right="-108"/>
              <w:rPr>
                <w:rFonts w:cs="Times New Roman"/>
                <w:szCs w:val="22"/>
                <w:lang w:bidi="th-TH"/>
              </w:rPr>
            </w:pPr>
            <w:r>
              <w:rPr>
                <w:bCs/>
              </w:rPr>
              <w:t>15</w:t>
            </w:r>
          </w:p>
        </w:tc>
      </w:tr>
      <w:tr w:rsidR="001B5C97" w:rsidRPr="00AB5DFA" w14:paraId="49738A5D" w14:textId="77777777">
        <w:trPr>
          <w:trHeight w:val="60"/>
        </w:trPr>
        <w:tc>
          <w:tcPr>
            <w:tcW w:w="6120" w:type="dxa"/>
          </w:tcPr>
          <w:p w14:paraId="31DA5C7A" w14:textId="77777777" w:rsidR="001B5C97" w:rsidRPr="00AB5DFA" w:rsidRDefault="001B5C97">
            <w:pPr>
              <w:spacing w:line="240" w:lineRule="atLeast"/>
              <w:ind w:right="-79"/>
              <w:rPr>
                <w:rFonts w:cs="Times New Roman"/>
                <w:b/>
                <w:bCs/>
                <w:color w:val="000000"/>
                <w:szCs w:val="22"/>
                <w:lang w:bidi="th-TH"/>
              </w:rPr>
            </w:pPr>
            <w:r w:rsidRPr="00AB5DFA">
              <w:rPr>
                <w:rFonts w:cs="Times New Roman"/>
                <w:b/>
                <w:bCs/>
                <w:color w:val="000000"/>
                <w:szCs w:val="22"/>
                <w:lang w:bidi="th-TH"/>
              </w:rPr>
              <w:t>Total</w:t>
            </w:r>
          </w:p>
        </w:tc>
        <w:tc>
          <w:tcPr>
            <w:tcW w:w="1350" w:type="dxa"/>
            <w:tcBorders>
              <w:top w:val="single" w:sz="4" w:space="0" w:color="auto"/>
              <w:bottom w:val="double" w:sz="4" w:space="0" w:color="auto"/>
            </w:tcBorders>
            <w:vAlign w:val="bottom"/>
          </w:tcPr>
          <w:p w14:paraId="211A8253" w14:textId="692EB45B" w:rsidR="001B5C97" w:rsidRPr="00AB5DFA" w:rsidRDefault="00350871">
            <w:pPr>
              <w:pStyle w:val="acctfourfigures"/>
              <w:tabs>
                <w:tab w:val="clear" w:pos="765"/>
                <w:tab w:val="decimal" w:pos="1133"/>
              </w:tabs>
              <w:spacing w:line="240" w:lineRule="atLeast"/>
              <w:ind w:right="-108"/>
              <w:rPr>
                <w:rFonts w:cs="Times New Roman"/>
                <w:b/>
                <w:bCs/>
                <w:szCs w:val="22"/>
                <w:lang w:bidi="th-TH"/>
              </w:rPr>
            </w:pPr>
            <w:r>
              <w:rPr>
                <w:rFonts w:cs="Times New Roman"/>
                <w:b/>
                <w:bCs/>
                <w:szCs w:val="22"/>
                <w:lang w:bidi="th-TH"/>
              </w:rPr>
              <w:t>364</w:t>
            </w:r>
          </w:p>
        </w:tc>
        <w:tc>
          <w:tcPr>
            <w:tcW w:w="270" w:type="dxa"/>
          </w:tcPr>
          <w:p w14:paraId="11066101" w14:textId="77777777" w:rsidR="001B5C97" w:rsidRPr="00AB5DFA" w:rsidRDefault="001B5C97">
            <w:pPr>
              <w:pStyle w:val="acctfourfigures"/>
              <w:tabs>
                <w:tab w:val="clear" w:pos="765"/>
                <w:tab w:val="decimal" w:pos="1663"/>
              </w:tabs>
              <w:spacing w:line="240" w:lineRule="atLeast"/>
              <w:ind w:right="-108"/>
              <w:rPr>
                <w:rFonts w:cs="Times New Roman"/>
                <w:b/>
                <w:bCs/>
                <w:szCs w:val="22"/>
                <w:lang w:bidi="th-TH"/>
              </w:rPr>
            </w:pPr>
          </w:p>
        </w:tc>
        <w:tc>
          <w:tcPr>
            <w:tcW w:w="1350" w:type="dxa"/>
            <w:tcBorders>
              <w:top w:val="single" w:sz="4" w:space="0" w:color="auto"/>
              <w:bottom w:val="double" w:sz="4" w:space="0" w:color="auto"/>
            </w:tcBorders>
            <w:vAlign w:val="bottom"/>
          </w:tcPr>
          <w:p w14:paraId="3CC41557" w14:textId="77777777" w:rsidR="001B5C97" w:rsidRPr="00AB5DFA" w:rsidRDefault="001B5C97">
            <w:pPr>
              <w:pStyle w:val="acctfourfigures"/>
              <w:tabs>
                <w:tab w:val="clear" w:pos="765"/>
                <w:tab w:val="decimal" w:pos="1132"/>
              </w:tabs>
              <w:spacing w:line="240" w:lineRule="atLeast"/>
              <w:ind w:right="-108"/>
              <w:rPr>
                <w:rFonts w:cs="Times New Roman"/>
                <w:b/>
                <w:bCs/>
                <w:szCs w:val="22"/>
                <w:lang w:bidi="th-TH"/>
              </w:rPr>
            </w:pPr>
            <w:r>
              <w:rPr>
                <w:b/>
              </w:rPr>
              <w:t>15</w:t>
            </w:r>
          </w:p>
        </w:tc>
      </w:tr>
    </w:tbl>
    <w:p w14:paraId="3FFE162E" w14:textId="11A5BE0D" w:rsidR="007F79F6" w:rsidRPr="00EC65EE" w:rsidRDefault="007F79F6" w:rsidP="00BE589A">
      <w:pPr>
        <w:spacing w:line="200" w:lineRule="exact"/>
        <w:ind w:left="547"/>
        <w:jc w:val="thaiDistribute"/>
        <w:rPr>
          <w:rFonts w:cs="Times New Roman"/>
          <w:szCs w:val="22"/>
          <w:lang w:val="en-US" w:bidi="th-TH"/>
        </w:rPr>
      </w:pPr>
    </w:p>
    <w:p w14:paraId="70F84873" w14:textId="0601B6B5" w:rsidR="00EE3F5F" w:rsidRPr="0012708E" w:rsidRDefault="00B42D85" w:rsidP="00C81592">
      <w:pPr>
        <w:pStyle w:val="Heading1"/>
        <w:numPr>
          <w:ilvl w:val="0"/>
          <w:numId w:val="0"/>
        </w:numPr>
        <w:spacing w:before="0" w:after="0" w:line="240" w:lineRule="atLeast"/>
        <w:ind w:left="540" w:hanging="540"/>
        <w:rPr>
          <w:rFonts w:cs="Times New Roman"/>
          <w:i w:val="0"/>
          <w:iCs/>
          <w:szCs w:val="24"/>
          <w:lang w:bidi="th-TH"/>
        </w:rPr>
      </w:pPr>
      <w:r w:rsidRPr="0012708E">
        <w:rPr>
          <w:rFonts w:cs="Times New Roman"/>
          <w:i w:val="0"/>
          <w:iCs/>
          <w:szCs w:val="24"/>
        </w:rPr>
        <w:t>4</w:t>
      </w:r>
      <w:r w:rsidR="00F3069E">
        <w:rPr>
          <w:rFonts w:cs="Times New Roman"/>
          <w:i w:val="0"/>
          <w:iCs/>
          <w:szCs w:val="24"/>
        </w:rPr>
        <w:t>0</w:t>
      </w:r>
      <w:r w:rsidR="00C81592" w:rsidRPr="0012708E">
        <w:rPr>
          <w:rFonts w:cs="Times New Roman"/>
          <w:i w:val="0"/>
          <w:iCs/>
          <w:szCs w:val="24"/>
        </w:rPr>
        <w:tab/>
      </w:r>
      <w:r w:rsidR="009A774F" w:rsidRPr="0012708E">
        <w:rPr>
          <w:rFonts w:cs="Times New Roman"/>
          <w:i w:val="0"/>
          <w:iCs/>
          <w:szCs w:val="24"/>
        </w:rPr>
        <w:t xml:space="preserve">Expected credit loss </w:t>
      </w:r>
    </w:p>
    <w:p w14:paraId="64984F9E" w14:textId="77777777" w:rsidR="007F79F6" w:rsidRDefault="007F79F6" w:rsidP="00BE589A">
      <w:pPr>
        <w:spacing w:line="200" w:lineRule="exact"/>
        <w:ind w:left="547"/>
        <w:jc w:val="thaiDistribute"/>
        <w:rPr>
          <w:rFonts w:cs="Times New Roman"/>
          <w:szCs w:val="22"/>
          <w:lang w:val="en-US" w:bidi="th-TH"/>
        </w:rPr>
      </w:pPr>
    </w:p>
    <w:tbl>
      <w:tblPr>
        <w:tblW w:w="9090" w:type="dxa"/>
        <w:tblInd w:w="450" w:type="dxa"/>
        <w:tblLayout w:type="fixed"/>
        <w:tblLook w:val="01E0" w:firstRow="1" w:lastRow="1" w:firstColumn="1" w:lastColumn="1" w:noHBand="0" w:noVBand="0"/>
      </w:tblPr>
      <w:tblGrid>
        <w:gridCol w:w="6129"/>
        <w:gridCol w:w="1350"/>
        <w:gridCol w:w="270"/>
        <w:gridCol w:w="1341"/>
      </w:tblGrid>
      <w:tr w:rsidR="001B5C97" w:rsidRPr="00AB5DFA" w14:paraId="26D43140" w14:textId="77777777">
        <w:trPr>
          <w:trHeight w:val="60"/>
        </w:trPr>
        <w:tc>
          <w:tcPr>
            <w:tcW w:w="6129" w:type="dxa"/>
          </w:tcPr>
          <w:p w14:paraId="4645C98C" w14:textId="77777777" w:rsidR="001B5C97" w:rsidRPr="00AB5DFA" w:rsidRDefault="001B5C97">
            <w:pPr>
              <w:spacing w:line="240" w:lineRule="atLeast"/>
              <w:ind w:right="-79"/>
              <w:rPr>
                <w:rFonts w:cs="Times New Roman"/>
                <w:color w:val="000000"/>
                <w:szCs w:val="22"/>
                <w:lang w:val="en-US" w:bidi="th-TH"/>
              </w:rPr>
            </w:pPr>
          </w:p>
        </w:tc>
        <w:tc>
          <w:tcPr>
            <w:tcW w:w="2961" w:type="dxa"/>
            <w:gridSpan w:val="3"/>
          </w:tcPr>
          <w:p w14:paraId="7E51E53C" w14:textId="77777777" w:rsidR="001B5C97" w:rsidRPr="00AB5DFA" w:rsidRDefault="001B5C97">
            <w:pPr>
              <w:pStyle w:val="acctfourfigures"/>
              <w:tabs>
                <w:tab w:val="clear" w:pos="765"/>
              </w:tabs>
              <w:spacing w:line="240" w:lineRule="atLeast"/>
              <w:ind w:right="-108"/>
              <w:jc w:val="center"/>
              <w:rPr>
                <w:rFonts w:cs="Times New Roman"/>
                <w:b/>
                <w:bCs/>
                <w:szCs w:val="22"/>
                <w:lang w:val="en-US" w:bidi="th-TH"/>
              </w:rPr>
            </w:pPr>
            <w:r w:rsidRPr="00AB5DFA">
              <w:rPr>
                <w:rFonts w:cs="Times New Roman"/>
                <w:b/>
                <w:bCs/>
                <w:szCs w:val="22"/>
                <w:lang w:val="en-US" w:bidi="th-TH"/>
              </w:rPr>
              <w:t>Consolidated and the Bank</w:t>
            </w:r>
          </w:p>
        </w:tc>
      </w:tr>
      <w:tr w:rsidR="001B5C97" w:rsidRPr="00AB5DFA" w14:paraId="16EF0684" w14:textId="77777777">
        <w:trPr>
          <w:trHeight w:val="60"/>
        </w:trPr>
        <w:tc>
          <w:tcPr>
            <w:tcW w:w="6129" w:type="dxa"/>
          </w:tcPr>
          <w:p w14:paraId="357220DE" w14:textId="77777777" w:rsidR="001B5C97" w:rsidRPr="00AB5DFA" w:rsidRDefault="001B5C97">
            <w:pPr>
              <w:spacing w:line="240" w:lineRule="atLeast"/>
              <w:ind w:right="-79"/>
              <w:rPr>
                <w:rFonts w:cs="Times New Roman"/>
                <w:b/>
                <w:bCs/>
                <w:i/>
                <w:iCs/>
                <w:color w:val="000000"/>
                <w:szCs w:val="22"/>
                <w:lang w:val="en-US" w:bidi="th-TH"/>
              </w:rPr>
            </w:pPr>
            <w:r w:rsidRPr="00AB5DFA">
              <w:rPr>
                <w:rFonts w:cs="Times New Roman"/>
                <w:b/>
                <w:bCs/>
                <w:i/>
                <w:iCs/>
                <w:color w:val="000000"/>
                <w:szCs w:val="22"/>
                <w:lang w:val="en-US" w:bidi="th-TH"/>
              </w:rPr>
              <w:t>For the six-month periods ended 30 June</w:t>
            </w:r>
          </w:p>
        </w:tc>
        <w:tc>
          <w:tcPr>
            <w:tcW w:w="1350" w:type="dxa"/>
            <w:vAlign w:val="bottom"/>
          </w:tcPr>
          <w:p w14:paraId="7663BC76" w14:textId="77777777" w:rsidR="001B5C97" w:rsidRPr="00AB5DFA" w:rsidRDefault="001B5C97">
            <w:pPr>
              <w:pStyle w:val="acctfourfigures"/>
              <w:tabs>
                <w:tab w:val="clear" w:pos="765"/>
              </w:tabs>
              <w:spacing w:line="240" w:lineRule="atLeast"/>
              <w:ind w:right="-108"/>
              <w:jc w:val="center"/>
              <w:rPr>
                <w:rFonts w:cs="Times New Roman"/>
                <w:szCs w:val="22"/>
                <w:lang w:val="en-US" w:bidi="th-TH"/>
              </w:rPr>
            </w:pPr>
            <w:r w:rsidRPr="00AB5DFA">
              <w:rPr>
                <w:rFonts w:cs="Times New Roman"/>
                <w:szCs w:val="22"/>
                <w:lang w:bidi="th-TH"/>
              </w:rPr>
              <w:t>202</w:t>
            </w:r>
            <w:r>
              <w:rPr>
                <w:rFonts w:cs="Times New Roman"/>
                <w:szCs w:val="22"/>
                <w:lang w:bidi="th-TH"/>
              </w:rPr>
              <w:t>5</w:t>
            </w:r>
          </w:p>
        </w:tc>
        <w:tc>
          <w:tcPr>
            <w:tcW w:w="270" w:type="dxa"/>
          </w:tcPr>
          <w:p w14:paraId="6B41F692" w14:textId="77777777" w:rsidR="001B5C97" w:rsidRPr="00AB5DFA" w:rsidRDefault="001B5C97">
            <w:pPr>
              <w:pStyle w:val="acctfourfigures"/>
              <w:tabs>
                <w:tab w:val="clear" w:pos="765"/>
              </w:tabs>
              <w:spacing w:line="240" w:lineRule="atLeast"/>
              <w:ind w:right="-108"/>
              <w:jc w:val="center"/>
              <w:rPr>
                <w:rFonts w:cs="Times New Roman"/>
                <w:szCs w:val="22"/>
                <w:lang w:val="en-US" w:bidi="th-TH"/>
              </w:rPr>
            </w:pPr>
          </w:p>
        </w:tc>
        <w:tc>
          <w:tcPr>
            <w:tcW w:w="1341" w:type="dxa"/>
          </w:tcPr>
          <w:p w14:paraId="5C9D3B0B" w14:textId="77777777" w:rsidR="001B5C97" w:rsidRPr="00AB5DFA" w:rsidRDefault="001B5C97">
            <w:pPr>
              <w:pStyle w:val="acctfourfigures"/>
              <w:tabs>
                <w:tab w:val="clear" w:pos="765"/>
              </w:tabs>
              <w:spacing w:line="240" w:lineRule="atLeast"/>
              <w:ind w:right="-108"/>
              <w:jc w:val="center"/>
              <w:rPr>
                <w:rFonts w:cs="Times New Roman"/>
                <w:szCs w:val="22"/>
                <w:lang w:val="en-US" w:bidi="th-TH"/>
              </w:rPr>
            </w:pPr>
            <w:r>
              <w:rPr>
                <w:rFonts w:cs="Times New Roman"/>
                <w:szCs w:val="22"/>
                <w:lang w:bidi="th-TH"/>
              </w:rPr>
              <w:t>2024</w:t>
            </w:r>
          </w:p>
        </w:tc>
      </w:tr>
      <w:tr w:rsidR="001B5C97" w:rsidRPr="00AB5DFA" w14:paraId="680415ED" w14:textId="77777777">
        <w:trPr>
          <w:trHeight w:val="60"/>
        </w:trPr>
        <w:tc>
          <w:tcPr>
            <w:tcW w:w="6129" w:type="dxa"/>
          </w:tcPr>
          <w:p w14:paraId="6AD9B08B" w14:textId="77777777" w:rsidR="001B5C97" w:rsidRPr="00AB5DFA" w:rsidRDefault="001B5C97">
            <w:pPr>
              <w:spacing w:line="240" w:lineRule="atLeast"/>
              <w:ind w:right="-79"/>
              <w:rPr>
                <w:rFonts w:cs="Times New Roman"/>
                <w:color w:val="000000"/>
                <w:szCs w:val="22"/>
                <w:lang w:val="en-US" w:bidi="th-TH"/>
              </w:rPr>
            </w:pPr>
          </w:p>
        </w:tc>
        <w:tc>
          <w:tcPr>
            <w:tcW w:w="2961" w:type="dxa"/>
            <w:gridSpan w:val="3"/>
          </w:tcPr>
          <w:p w14:paraId="3C56C659" w14:textId="77777777" w:rsidR="001B5C97" w:rsidRPr="00AB5DFA" w:rsidRDefault="001B5C97">
            <w:pPr>
              <w:pStyle w:val="acctfourfigures"/>
              <w:tabs>
                <w:tab w:val="clear" w:pos="765"/>
              </w:tabs>
              <w:spacing w:line="240" w:lineRule="atLeast"/>
              <w:ind w:right="-108"/>
              <w:jc w:val="center"/>
              <w:rPr>
                <w:rFonts w:cs="Times New Roman"/>
                <w:i/>
                <w:iCs/>
                <w:szCs w:val="22"/>
                <w:lang w:val="en-US" w:bidi="th-TH"/>
              </w:rPr>
            </w:pPr>
            <w:r w:rsidRPr="00AB5DFA">
              <w:rPr>
                <w:rFonts w:cs="Times New Roman"/>
                <w:i/>
                <w:iCs/>
                <w:szCs w:val="22"/>
                <w:lang w:val="en-US" w:bidi="th-TH"/>
              </w:rPr>
              <w:t>(in thousand Baht)</w:t>
            </w:r>
          </w:p>
        </w:tc>
      </w:tr>
      <w:tr w:rsidR="001B5C97" w:rsidRPr="00AB5DFA" w14:paraId="2F91DDEC" w14:textId="77777777">
        <w:trPr>
          <w:trHeight w:val="60"/>
        </w:trPr>
        <w:tc>
          <w:tcPr>
            <w:tcW w:w="6129" w:type="dxa"/>
          </w:tcPr>
          <w:p w14:paraId="7FCA1DE1" w14:textId="77777777" w:rsidR="001B5C97" w:rsidRPr="00AB5DFA" w:rsidRDefault="001B5C97">
            <w:pPr>
              <w:ind w:right="-79"/>
              <w:rPr>
                <w:rFonts w:cs="Times New Roman"/>
                <w:b/>
                <w:bCs/>
                <w:szCs w:val="22"/>
              </w:rPr>
            </w:pPr>
            <w:r w:rsidRPr="00AB5DFA">
              <w:rPr>
                <w:rFonts w:cs="Times New Roman"/>
                <w:b/>
                <w:bCs/>
                <w:szCs w:val="22"/>
              </w:rPr>
              <w:t xml:space="preserve">(Reversal of) expected credit </w:t>
            </w:r>
            <w:r w:rsidRPr="007E1601">
              <w:rPr>
                <w:rFonts w:cs="Times New Roman"/>
                <w:b/>
                <w:bCs/>
                <w:szCs w:val="22"/>
              </w:rPr>
              <w:t xml:space="preserve">loss </w:t>
            </w:r>
          </w:p>
        </w:tc>
        <w:tc>
          <w:tcPr>
            <w:tcW w:w="1350" w:type="dxa"/>
          </w:tcPr>
          <w:p w14:paraId="07E93974" w14:textId="77777777" w:rsidR="001B5C97" w:rsidRPr="00AB5DFA" w:rsidRDefault="001B5C97">
            <w:pPr>
              <w:pStyle w:val="acctfourfigures"/>
              <w:tabs>
                <w:tab w:val="clear" w:pos="765"/>
                <w:tab w:val="decimal" w:pos="1113"/>
              </w:tabs>
              <w:spacing w:line="240" w:lineRule="atLeast"/>
              <w:ind w:left="-120" w:right="-108"/>
              <w:rPr>
                <w:rFonts w:cs="Times New Roman"/>
                <w:szCs w:val="22"/>
                <w:lang w:val="en-US" w:bidi="th-TH"/>
              </w:rPr>
            </w:pPr>
          </w:p>
        </w:tc>
        <w:tc>
          <w:tcPr>
            <w:tcW w:w="270" w:type="dxa"/>
          </w:tcPr>
          <w:p w14:paraId="194DBC3C" w14:textId="77777777" w:rsidR="001B5C97" w:rsidRPr="00AB5DFA" w:rsidRDefault="001B5C97">
            <w:pPr>
              <w:pStyle w:val="acctfourfigures"/>
              <w:tabs>
                <w:tab w:val="clear" w:pos="765"/>
                <w:tab w:val="decimal" w:pos="1113"/>
              </w:tabs>
              <w:spacing w:line="240" w:lineRule="atLeast"/>
              <w:ind w:left="-120" w:right="-108"/>
              <w:rPr>
                <w:rFonts w:cs="Times New Roman"/>
                <w:szCs w:val="22"/>
                <w:lang w:val="en-US" w:bidi="th-TH"/>
              </w:rPr>
            </w:pPr>
          </w:p>
        </w:tc>
        <w:tc>
          <w:tcPr>
            <w:tcW w:w="1341" w:type="dxa"/>
            <w:vAlign w:val="bottom"/>
          </w:tcPr>
          <w:p w14:paraId="563AF9E6" w14:textId="77777777" w:rsidR="001B5C97" w:rsidRPr="00AB5DFA" w:rsidRDefault="001B5C97">
            <w:pPr>
              <w:pStyle w:val="acctfourfigures"/>
              <w:tabs>
                <w:tab w:val="clear" w:pos="765"/>
                <w:tab w:val="decimal" w:pos="1113"/>
              </w:tabs>
              <w:spacing w:line="240" w:lineRule="atLeast"/>
              <w:ind w:left="-120" w:right="-108"/>
              <w:rPr>
                <w:rFonts w:cs="Times New Roman"/>
                <w:szCs w:val="22"/>
                <w:lang w:val="en-US" w:bidi="th-TH"/>
              </w:rPr>
            </w:pPr>
          </w:p>
        </w:tc>
      </w:tr>
      <w:tr w:rsidR="00275259" w:rsidRPr="00E814B9" w14:paraId="4016DD35" w14:textId="77777777">
        <w:trPr>
          <w:trHeight w:val="60"/>
        </w:trPr>
        <w:tc>
          <w:tcPr>
            <w:tcW w:w="6129" w:type="dxa"/>
          </w:tcPr>
          <w:p w14:paraId="09FB79C2" w14:textId="77777777" w:rsidR="00275259" w:rsidRPr="00AB5DFA" w:rsidRDefault="00275259" w:rsidP="00275259">
            <w:pPr>
              <w:tabs>
                <w:tab w:val="left" w:pos="540"/>
                <w:tab w:val="left" w:pos="1080"/>
              </w:tabs>
              <w:jc w:val="thaiDistribute"/>
              <w:rPr>
                <w:rFonts w:cs="Times New Roman"/>
                <w:szCs w:val="22"/>
              </w:rPr>
            </w:pPr>
            <w:r w:rsidRPr="00AB5DFA">
              <w:rPr>
                <w:rFonts w:cs="Times New Roman"/>
                <w:szCs w:val="22"/>
              </w:rPr>
              <w:t>Investments in debt instruments measured at FVOCI</w:t>
            </w:r>
          </w:p>
        </w:tc>
        <w:tc>
          <w:tcPr>
            <w:tcW w:w="1350" w:type="dxa"/>
          </w:tcPr>
          <w:p w14:paraId="0F7AC4D9" w14:textId="7875D136" w:rsidR="00275259" w:rsidRPr="00275259" w:rsidRDefault="00275259" w:rsidP="00275259">
            <w:pPr>
              <w:pStyle w:val="acctfourfigures"/>
              <w:tabs>
                <w:tab w:val="clear" w:pos="765"/>
                <w:tab w:val="decimal" w:pos="1113"/>
              </w:tabs>
              <w:spacing w:line="240" w:lineRule="atLeast"/>
              <w:ind w:left="-120" w:right="-108"/>
              <w:rPr>
                <w:rFonts w:cs="Times New Roman"/>
                <w:b/>
                <w:szCs w:val="22"/>
                <w:lang w:bidi="th-TH"/>
              </w:rPr>
            </w:pPr>
            <w:r w:rsidRPr="00AA6956">
              <w:rPr>
                <w:rFonts w:cs="Times New Roman"/>
                <w:bCs/>
                <w:szCs w:val="22"/>
                <w:lang w:val="en-US" w:bidi="th-TH"/>
              </w:rPr>
              <w:t>(62)</w:t>
            </w:r>
          </w:p>
        </w:tc>
        <w:tc>
          <w:tcPr>
            <w:tcW w:w="270" w:type="dxa"/>
          </w:tcPr>
          <w:p w14:paraId="73DE633D" w14:textId="77777777" w:rsidR="00275259" w:rsidRPr="00E814B9" w:rsidRDefault="00275259" w:rsidP="00275259">
            <w:pPr>
              <w:pStyle w:val="acctfourfigures"/>
              <w:tabs>
                <w:tab w:val="clear" w:pos="765"/>
                <w:tab w:val="decimal" w:pos="1113"/>
              </w:tabs>
              <w:spacing w:line="240" w:lineRule="atLeast"/>
              <w:ind w:left="-120" w:right="-108"/>
              <w:rPr>
                <w:rFonts w:cs="Times New Roman"/>
                <w:b/>
                <w:szCs w:val="22"/>
                <w:lang w:val="en-US" w:bidi="th-TH"/>
              </w:rPr>
            </w:pPr>
          </w:p>
        </w:tc>
        <w:tc>
          <w:tcPr>
            <w:tcW w:w="1341" w:type="dxa"/>
          </w:tcPr>
          <w:p w14:paraId="35921405" w14:textId="77777777" w:rsidR="00275259" w:rsidRPr="00E814B9" w:rsidRDefault="00275259" w:rsidP="00275259">
            <w:pPr>
              <w:pStyle w:val="acctfourfigures"/>
              <w:tabs>
                <w:tab w:val="clear" w:pos="765"/>
                <w:tab w:val="decimal" w:pos="1113"/>
              </w:tabs>
              <w:ind w:left="-120" w:right="-108"/>
              <w:rPr>
                <w:rFonts w:cs="Times New Roman"/>
                <w:b/>
                <w:szCs w:val="22"/>
              </w:rPr>
            </w:pPr>
            <w:r w:rsidRPr="00E814B9">
              <w:rPr>
                <w:rFonts w:cs="Times New Roman"/>
                <w:b/>
                <w:szCs w:val="22"/>
                <w:cs/>
                <w:lang w:val="en-US" w:bidi="th-TH"/>
              </w:rPr>
              <w:t>(2</w:t>
            </w:r>
            <w:r w:rsidRPr="00E814B9">
              <w:rPr>
                <w:rFonts w:cs="Times New Roman"/>
                <w:bCs/>
                <w:szCs w:val="22"/>
                <w:lang w:val="en-US" w:bidi="th-TH"/>
              </w:rPr>
              <w:t>,353</w:t>
            </w:r>
            <w:r w:rsidRPr="00E814B9">
              <w:rPr>
                <w:rFonts w:cs="Times New Roman"/>
                <w:b/>
                <w:szCs w:val="22"/>
                <w:cs/>
                <w:lang w:val="en-US" w:bidi="th-TH"/>
              </w:rPr>
              <w:t>)</w:t>
            </w:r>
          </w:p>
        </w:tc>
      </w:tr>
      <w:tr w:rsidR="00275259" w:rsidRPr="00FC59A9" w14:paraId="1B18F82D" w14:textId="77777777" w:rsidTr="00AA6956">
        <w:trPr>
          <w:trHeight w:val="60"/>
        </w:trPr>
        <w:tc>
          <w:tcPr>
            <w:tcW w:w="6129" w:type="dxa"/>
          </w:tcPr>
          <w:p w14:paraId="4831087B" w14:textId="77777777" w:rsidR="00275259" w:rsidRPr="00AB5DFA" w:rsidRDefault="00275259" w:rsidP="00275259">
            <w:pPr>
              <w:autoSpaceDE w:val="0"/>
              <w:autoSpaceDN w:val="0"/>
              <w:adjustRightInd w:val="0"/>
              <w:rPr>
                <w:rFonts w:cs="Times New Roman"/>
                <w:szCs w:val="22"/>
              </w:rPr>
            </w:pPr>
            <w:r w:rsidRPr="00AB5DFA">
              <w:rPr>
                <w:rFonts w:cs="Times New Roman"/>
                <w:szCs w:val="22"/>
              </w:rPr>
              <w:t xml:space="preserve">Loans to customers and accrued interest receivables and </w:t>
            </w:r>
            <w:r w:rsidRPr="00AB5DFA">
              <w:rPr>
                <w:rFonts w:cs="Times New Roman"/>
                <w:szCs w:val="22"/>
              </w:rPr>
              <w:br/>
              <w:t xml:space="preserve">   undue interest receivables</w:t>
            </w:r>
          </w:p>
        </w:tc>
        <w:tc>
          <w:tcPr>
            <w:tcW w:w="1350" w:type="dxa"/>
          </w:tcPr>
          <w:p w14:paraId="238D3EB5" w14:textId="77777777" w:rsidR="00454FF6" w:rsidRDefault="00454FF6" w:rsidP="00275259">
            <w:pPr>
              <w:pStyle w:val="acctfourfigures"/>
              <w:tabs>
                <w:tab w:val="clear" w:pos="765"/>
                <w:tab w:val="decimal" w:pos="1113"/>
              </w:tabs>
              <w:spacing w:line="240" w:lineRule="atLeast"/>
              <w:ind w:left="-120" w:right="-108"/>
              <w:rPr>
                <w:rFonts w:cs="Times New Roman"/>
                <w:bCs/>
                <w:szCs w:val="22"/>
                <w:lang w:val="en-US" w:bidi="th-TH"/>
              </w:rPr>
            </w:pPr>
          </w:p>
          <w:p w14:paraId="1C1F2270" w14:textId="19B72EDB" w:rsidR="00275259" w:rsidRPr="00275259" w:rsidRDefault="00275259" w:rsidP="00275259">
            <w:pPr>
              <w:pStyle w:val="acctfourfigures"/>
              <w:tabs>
                <w:tab w:val="clear" w:pos="765"/>
                <w:tab w:val="decimal" w:pos="1113"/>
              </w:tabs>
              <w:spacing w:line="240" w:lineRule="atLeast"/>
              <w:ind w:left="-120" w:right="-108"/>
              <w:rPr>
                <w:rFonts w:cs="Times New Roman"/>
                <w:szCs w:val="22"/>
                <w:lang w:val="en-US" w:bidi="th-TH"/>
              </w:rPr>
            </w:pPr>
            <w:r w:rsidRPr="00AA6956">
              <w:rPr>
                <w:rFonts w:cs="Times New Roman"/>
                <w:bCs/>
                <w:szCs w:val="22"/>
                <w:lang w:val="en-US" w:bidi="th-TH"/>
              </w:rPr>
              <w:t>1,775,537</w:t>
            </w:r>
          </w:p>
        </w:tc>
        <w:tc>
          <w:tcPr>
            <w:tcW w:w="270" w:type="dxa"/>
            <w:vAlign w:val="bottom"/>
          </w:tcPr>
          <w:p w14:paraId="7178EEA9" w14:textId="77777777" w:rsidR="00275259" w:rsidRPr="00FC59A9" w:rsidRDefault="00275259" w:rsidP="00275259">
            <w:pPr>
              <w:pStyle w:val="acctfourfigures"/>
              <w:tabs>
                <w:tab w:val="clear" w:pos="765"/>
                <w:tab w:val="decimal" w:pos="1113"/>
              </w:tabs>
              <w:spacing w:line="240" w:lineRule="atLeast"/>
              <w:ind w:left="-120" w:right="-108"/>
              <w:rPr>
                <w:rFonts w:cs="Times New Roman"/>
                <w:szCs w:val="22"/>
                <w:lang w:val="en-US" w:bidi="th-TH"/>
              </w:rPr>
            </w:pPr>
          </w:p>
        </w:tc>
        <w:tc>
          <w:tcPr>
            <w:tcW w:w="1341" w:type="dxa"/>
            <w:vAlign w:val="bottom"/>
          </w:tcPr>
          <w:p w14:paraId="4768D0A4" w14:textId="77777777" w:rsidR="00275259" w:rsidRPr="00FC59A9" w:rsidRDefault="00275259" w:rsidP="00275259">
            <w:pPr>
              <w:pStyle w:val="acctfourfigures"/>
              <w:tabs>
                <w:tab w:val="clear" w:pos="765"/>
                <w:tab w:val="decimal" w:pos="1113"/>
              </w:tabs>
              <w:ind w:left="-120" w:right="-108"/>
              <w:rPr>
                <w:rFonts w:cs="Times New Roman"/>
                <w:bCs/>
                <w:szCs w:val="22"/>
              </w:rPr>
            </w:pPr>
            <w:r w:rsidRPr="00FC59A9">
              <w:rPr>
                <w:rFonts w:cs="Times New Roman"/>
                <w:bCs/>
                <w:szCs w:val="22"/>
                <w:lang w:val="en-US" w:bidi="th-TH"/>
              </w:rPr>
              <w:t>2,852,111</w:t>
            </w:r>
          </w:p>
        </w:tc>
      </w:tr>
      <w:tr w:rsidR="00275259" w:rsidRPr="00FC59A9" w14:paraId="6B5CD99C" w14:textId="77777777">
        <w:trPr>
          <w:trHeight w:val="60"/>
        </w:trPr>
        <w:tc>
          <w:tcPr>
            <w:tcW w:w="6129" w:type="dxa"/>
          </w:tcPr>
          <w:p w14:paraId="27F58C99" w14:textId="77777777" w:rsidR="00275259" w:rsidRPr="00AB5DFA" w:rsidRDefault="00275259" w:rsidP="00275259">
            <w:pPr>
              <w:ind w:right="-18"/>
              <w:rPr>
                <w:rFonts w:cs="Times New Roman"/>
                <w:szCs w:val="22"/>
              </w:rPr>
            </w:pPr>
            <w:r w:rsidRPr="00AB5DFA">
              <w:rPr>
                <w:rFonts w:cs="Times New Roman"/>
                <w:szCs w:val="22"/>
              </w:rPr>
              <w:t>Other financial assets</w:t>
            </w:r>
          </w:p>
        </w:tc>
        <w:tc>
          <w:tcPr>
            <w:tcW w:w="1350" w:type="dxa"/>
          </w:tcPr>
          <w:p w14:paraId="121F908B" w14:textId="10DA2BCD" w:rsidR="00275259" w:rsidRPr="00275259" w:rsidRDefault="00275259" w:rsidP="00275259">
            <w:pPr>
              <w:pStyle w:val="acctfourfigures"/>
              <w:tabs>
                <w:tab w:val="clear" w:pos="765"/>
                <w:tab w:val="decimal" w:pos="1113"/>
              </w:tabs>
              <w:spacing w:line="240" w:lineRule="atLeast"/>
              <w:ind w:left="-120" w:right="-108"/>
              <w:rPr>
                <w:rFonts w:cs="Times New Roman"/>
                <w:szCs w:val="22"/>
                <w:lang w:val="en-US" w:bidi="th-TH"/>
              </w:rPr>
            </w:pPr>
            <w:r w:rsidRPr="00AA6956">
              <w:rPr>
                <w:rFonts w:cs="Times New Roman"/>
                <w:bCs/>
                <w:szCs w:val="22"/>
                <w:lang w:val="en-US" w:bidi="th-TH"/>
              </w:rPr>
              <w:t>26,151</w:t>
            </w:r>
          </w:p>
        </w:tc>
        <w:tc>
          <w:tcPr>
            <w:tcW w:w="270" w:type="dxa"/>
          </w:tcPr>
          <w:p w14:paraId="5FF8D87F" w14:textId="77777777" w:rsidR="00275259" w:rsidRPr="00FC59A9" w:rsidRDefault="00275259" w:rsidP="00275259">
            <w:pPr>
              <w:pStyle w:val="acctfourfigures"/>
              <w:tabs>
                <w:tab w:val="clear" w:pos="765"/>
                <w:tab w:val="decimal" w:pos="1113"/>
              </w:tabs>
              <w:spacing w:line="240" w:lineRule="atLeast"/>
              <w:ind w:left="-120" w:right="-108"/>
              <w:rPr>
                <w:rFonts w:cs="Times New Roman"/>
                <w:szCs w:val="22"/>
                <w:lang w:val="en-US" w:bidi="th-TH"/>
              </w:rPr>
            </w:pPr>
          </w:p>
        </w:tc>
        <w:tc>
          <w:tcPr>
            <w:tcW w:w="1341" w:type="dxa"/>
          </w:tcPr>
          <w:p w14:paraId="68965C39" w14:textId="77777777" w:rsidR="00275259" w:rsidRPr="00FC59A9" w:rsidRDefault="00275259" w:rsidP="00275259">
            <w:pPr>
              <w:pStyle w:val="acctfourfigures"/>
              <w:tabs>
                <w:tab w:val="clear" w:pos="765"/>
                <w:tab w:val="decimal" w:pos="1113"/>
              </w:tabs>
              <w:ind w:left="-120" w:right="-108"/>
              <w:rPr>
                <w:rFonts w:cs="Times New Roman"/>
                <w:bCs/>
                <w:szCs w:val="22"/>
              </w:rPr>
            </w:pPr>
            <w:r w:rsidRPr="00FC59A9">
              <w:rPr>
                <w:rFonts w:cs="Times New Roman"/>
                <w:bCs/>
                <w:szCs w:val="22"/>
                <w:lang w:val="en-US" w:bidi="th-TH"/>
              </w:rPr>
              <w:t>21,749</w:t>
            </w:r>
          </w:p>
        </w:tc>
      </w:tr>
      <w:tr w:rsidR="00275259" w:rsidRPr="00FC59A9" w14:paraId="7239C691" w14:textId="77777777">
        <w:trPr>
          <w:trHeight w:val="60"/>
        </w:trPr>
        <w:tc>
          <w:tcPr>
            <w:tcW w:w="6129" w:type="dxa"/>
          </w:tcPr>
          <w:p w14:paraId="64152CE2" w14:textId="77777777" w:rsidR="00275259" w:rsidRPr="00AB5DFA" w:rsidRDefault="00275259" w:rsidP="00275259">
            <w:pPr>
              <w:ind w:right="-18"/>
              <w:rPr>
                <w:rFonts w:cs="Times New Roman"/>
                <w:szCs w:val="22"/>
                <w:lang w:val="en-US"/>
              </w:rPr>
            </w:pPr>
            <w:r w:rsidRPr="00AB5DFA">
              <w:rPr>
                <w:rFonts w:cs="Times New Roman"/>
                <w:szCs w:val="22"/>
                <w:lang w:val="en-US"/>
              </w:rPr>
              <w:t>Undrawn loan commitments and financial guarantee contracts</w:t>
            </w:r>
          </w:p>
        </w:tc>
        <w:tc>
          <w:tcPr>
            <w:tcW w:w="1350" w:type="dxa"/>
            <w:vAlign w:val="bottom"/>
          </w:tcPr>
          <w:p w14:paraId="1B67B3A5" w14:textId="1CCF1D75" w:rsidR="00275259" w:rsidRPr="00275259" w:rsidRDefault="00275259" w:rsidP="00275259">
            <w:pPr>
              <w:pStyle w:val="acctfourfigures"/>
              <w:tabs>
                <w:tab w:val="clear" w:pos="765"/>
                <w:tab w:val="decimal" w:pos="1113"/>
              </w:tabs>
              <w:spacing w:line="240" w:lineRule="atLeast"/>
              <w:ind w:left="-120" w:right="-108"/>
              <w:rPr>
                <w:rFonts w:cs="Times New Roman"/>
                <w:szCs w:val="22"/>
                <w:lang w:val="en-US" w:bidi="th-TH"/>
              </w:rPr>
            </w:pPr>
            <w:r w:rsidRPr="00AA6956">
              <w:rPr>
                <w:rFonts w:cs="Times New Roman"/>
                <w:bCs/>
                <w:szCs w:val="22"/>
                <w:lang w:val="en-US" w:bidi="th-TH"/>
              </w:rPr>
              <w:t>15,465</w:t>
            </w:r>
          </w:p>
        </w:tc>
        <w:tc>
          <w:tcPr>
            <w:tcW w:w="270" w:type="dxa"/>
          </w:tcPr>
          <w:p w14:paraId="746376BD" w14:textId="77777777" w:rsidR="00275259" w:rsidRPr="00FC59A9" w:rsidRDefault="00275259" w:rsidP="00275259">
            <w:pPr>
              <w:pStyle w:val="acctfourfigures"/>
              <w:tabs>
                <w:tab w:val="clear" w:pos="765"/>
                <w:tab w:val="decimal" w:pos="1113"/>
              </w:tabs>
              <w:spacing w:line="240" w:lineRule="atLeast"/>
              <w:ind w:left="-120" w:right="-108"/>
              <w:rPr>
                <w:rFonts w:cs="Times New Roman"/>
                <w:szCs w:val="22"/>
                <w:lang w:val="en-US" w:bidi="th-TH"/>
              </w:rPr>
            </w:pPr>
          </w:p>
        </w:tc>
        <w:tc>
          <w:tcPr>
            <w:tcW w:w="1341" w:type="dxa"/>
            <w:vAlign w:val="bottom"/>
          </w:tcPr>
          <w:p w14:paraId="26CF1A89" w14:textId="77777777" w:rsidR="00275259" w:rsidRPr="00FC59A9" w:rsidRDefault="00275259" w:rsidP="00275259">
            <w:pPr>
              <w:pStyle w:val="acctfourfigures"/>
              <w:tabs>
                <w:tab w:val="clear" w:pos="765"/>
                <w:tab w:val="decimal" w:pos="1113"/>
              </w:tabs>
              <w:ind w:left="-120" w:right="-108"/>
              <w:rPr>
                <w:rFonts w:cs="Times New Roman"/>
                <w:bCs/>
                <w:szCs w:val="22"/>
              </w:rPr>
            </w:pPr>
            <w:r w:rsidRPr="00FC59A9">
              <w:rPr>
                <w:rFonts w:cs="Times New Roman"/>
                <w:bCs/>
                <w:szCs w:val="22"/>
                <w:lang w:val="en-US" w:bidi="th-TH"/>
              </w:rPr>
              <w:t>(411)</w:t>
            </w:r>
          </w:p>
        </w:tc>
      </w:tr>
      <w:tr w:rsidR="00275259" w:rsidRPr="00FC59A9" w14:paraId="4ED1F2B5" w14:textId="77777777">
        <w:trPr>
          <w:trHeight w:val="60"/>
        </w:trPr>
        <w:tc>
          <w:tcPr>
            <w:tcW w:w="6129" w:type="dxa"/>
          </w:tcPr>
          <w:p w14:paraId="2D83AFD9" w14:textId="77777777" w:rsidR="00275259" w:rsidRPr="00AB5DFA" w:rsidRDefault="00275259" w:rsidP="00275259">
            <w:pPr>
              <w:ind w:right="-18"/>
              <w:rPr>
                <w:rFonts w:cs="Times New Roman"/>
                <w:b/>
                <w:bCs/>
                <w:szCs w:val="22"/>
                <w:cs/>
                <w:lang w:val="en-US" w:bidi="th-TH"/>
              </w:rPr>
            </w:pPr>
            <w:r w:rsidRPr="00AB5DFA">
              <w:rPr>
                <w:rFonts w:cs="Times New Roman"/>
                <w:b/>
                <w:bCs/>
                <w:szCs w:val="22"/>
                <w:lang w:val="en-US"/>
              </w:rPr>
              <w:t>Total</w:t>
            </w:r>
          </w:p>
        </w:tc>
        <w:tc>
          <w:tcPr>
            <w:tcW w:w="1350" w:type="dxa"/>
            <w:tcBorders>
              <w:top w:val="single" w:sz="4" w:space="0" w:color="auto"/>
              <w:bottom w:val="double" w:sz="4" w:space="0" w:color="auto"/>
            </w:tcBorders>
            <w:vAlign w:val="bottom"/>
          </w:tcPr>
          <w:p w14:paraId="2FFDE562" w14:textId="50A9DE01" w:rsidR="00275259" w:rsidRPr="00275259" w:rsidRDefault="00275259" w:rsidP="00275259">
            <w:pPr>
              <w:pStyle w:val="acctfourfigures"/>
              <w:tabs>
                <w:tab w:val="clear" w:pos="765"/>
                <w:tab w:val="decimal" w:pos="1113"/>
              </w:tabs>
              <w:spacing w:line="240" w:lineRule="atLeast"/>
              <w:ind w:left="-120" w:right="-108"/>
              <w:rPr>
                <w:rFonts w:cs="Times New Roman"/>
                <w:b/>
                <w:bCs/>
                <w:szCs w:val="22"/>
                <w:lang w:val="en-US" w:bidi="th-TH"/>
              </w:rPr>
            </w:pPr>
            <w:r w:rsidRPr="00AA6956">
              <w:rPr>
                <w:rFonts w:cs="Times New Roman"/>
                <w:b/>
                <w:bCs/>
                <w:szCs w:val="22"/>
              </w:rPr>
              <w:t>1,817,091</w:t>
            </w:r>
          </w:p>
        </w:tc>
        <w:tc>
          <w:tcPr>
            <w:tcW w:w="270" w:type="dxa"/>
          </w:tcPr>
          <w:p w14:paraId="3A55BA5E" w14:textId="77777777" w:rsidR="00275259" w:rsidRPr="00FC59A9" w:rsidRDefault="00275259" w:rsidP="00275259">
            <w:pPr>
              <w:pStyle w:val="acctfourfigures"/>
              <w:tabs>
                <w:tab w:val="clear" w:pos="765"/>
                <w:tab w:val="decimal" w:pos="1113"/>
              </w:tabs>
              <w:spacing w:line="240" w:lineRule="atLeast"/>
              <w:ind w:left="-120" w:right="-108"/>
              <w:rPr>
                <w:rFonts w:cs="Times New Roman"/>
                <w:b/>
                <w:bCs/>
                <w:szCs w:val="22"/>
                <w:lang w:val="en-US" w:bidi="th-TH"/>
              </w:rPr>
            </w:pPr>
          </w:p>
        </w:tc>
        <w:tc>
          <w:tcPr>
            <w:tcW w:w="1341" w:type="dxa"/>
            <w:tcBorders>
              <w:top w:val="single" w:sz="4" w:space="0" w:color="auto"/>
              <w:bottom w:val="double" w:sz="4" w:space="0" w:color="auto"/>
            </w:tcBorders>
            <w:vAlign w:val="bottom"/>
          </w:tcPr>
          <w:p w14:paraId="05DB72DB" w14:textId="77777777" w:rsidR="00275259" w:rsidRPr="00FC59A9" w:rsidRDefault="00275259" w:rsidP="00275259">
            <w:pPr>
              <w:tabs>
                <w:tab w:val="decimal" w:pos="1113"/>
              </w:tabs>
              <w:ind w:left="-120" w:right="-108" w:firstLine="2"/>
              <w:rPr>
                <w:rFonts w:cs="Times New Roman"/>
                <w:b/>
                <w:szCs w:val="22"/>
              </w:rPr>
            </w:pPr>
            <w:r w:rsidRPr="00FC59A9">
              <w:rPr>
                <w:rFonts w:cs="Times New Roman"/>
                <w:b/>
                <w:bCs/>
                <w:szCs w:val="22"/>
              </w:rPr>
              <w:t>2,871,096</w:t>
            </w:r>
          </w:p>
        </w:tc>
      </w:tr>
    </w:tbl>
    <w:p w14:paraId="4A91BB67" w14:textId="621422CC" w:rsidR="002E2415" w:rsidRDefault="002E2415" w:rsidP="00BE589A">
      <w:pPr>
        <w:spacing w:line="200" w:lineRule="exact"/>
        <w:ind w:left="547"/>
        <w:jc w:val="thaiDistribute"/>
        <w:rPr>
          <w:rFonts w:cs="Times New Roman"/>
          <w:szCs w:val="22"/>
          <w:lang w:val="en-US" w:bidi="th-TH"/>
        </w:rPr>
      </w:pPr>
    </w:p>
    <w:p w14:paraId="1385BAE5" w14:textId="136A4D09" w:rsidR="001E0A44" w:rsidRPr="002E2415" w:rsidRDefault="002E2415" w:rsidP="000C078E">
      <w:pPr>
        <w:rPr>
          <w:rFonts w:cs="Times New Roman"/>
          <w:szCs w:val="22"/>
          <w:lang w:val="en-US" w:bidi="th-TH"/>
        </w:rPr>
      </w:pPr>
      <w:r>
        <w:rPr>
          <w:rFonts w:cs="Times New Roman"/>
          <w:szCs w:val="22"/>
          <w:lang w:val="en-US" w:bidi="th-TH"/>
        </w:rPr>
        <w:br w:type="page"/>
      </w:r>
      <w:r w:rsidR="00B42D85" w:rsidRPr="0012708E">
        <w:rPr>
          <w:rFonts w:cs="Times New Roman"/>
          <w:b/>
          <w:bCs/>
          <w:sz w:val="24"/>
          <w:szCs w:val="24"/>
        </w:rPr>
        <w:t>4</w:t>
      </w:r>
      <w:r w:rsidR="00F3069E">
        <w:rPr>
          <w:rFonts w:cs="Times New Roman"/>
          <w:b/>
          <w:bCs/>
          <w:sz w:val="24"/>
          <w:szCs w:val="24"/>
        </w:rPr>
        <w:t>1</w:t>
      </w:r>
      <w:r w:rsidR="001E0A44" w:rsidRPr="0012708E">
        <w:rPr>
          <w:rFonts w:cs="Times New Roman"/>
          <w:b/>
          <w:bCs/>
          <w:sz w:val="24"/>
          <w:szCs w:val="24"/>
        </w:rPr>
        <w:tab/>
        <w:t>Income tax</w:t>
      </w:r>
    </w:p>
    <w:p w14:paraId="0C5FAAD4" w14:textId="77777777" w:rsidR="001E0A44" w:rsidRPr="00EC65EE" w:rsidRDefault="001E0A44" w:rsidP="001E0A44">
      <w:pPr>
        <w:pStyle w:val="index"/>
        <w:ind w:left="567"/>
        <w:jc w:val="both"/>
        <w:rPr>
          <w:rFonts w:cs="Times New Roman"/>
          <w:szCs w:val="22"/>
          <w:lang w:val="en-GB"/>
        </w:rPr>
      </w:pPr>
    </w:p>
    <w:p w14:paraId="6850679E" w14:textId="1DDB1563" w:rsidR="009E1A59" w:rsidRPr="0012708E" w:rsidRDefault="009E1A59" w:rsidP="009E1A59">
      <w:pPr>
        <w:ind w:left="540"/>
        <w:jc w:val="both"/>
        <w:rPr>
          <w:rFonts w:cs="Times New Roman"/>
          <w:b/>
          <w:bCs/>
          <w:i/>
          <w:iCs/>
          <w:szCs w:val="22"/>
        </w:rPr>
      </w:pPr>
      <w:r w:rsidRPr="0012708E">
        <w:rPr>
          <w:rFonts w:cs="Times New Roman"/>
          <w:b/>
          <w:bCs/>
          <w:i/>
          <w:iCs/>
          <w:szCs w:val="22"/>
        </w:rPr>
        <w:t>Income tax recognised in profit or loss</w:t>
      </w:r>
    </w:p>
    <w:p w14:paraId="06234BBC" w14:textId="4BE17DCC" w:rsidR="0042525B" w:rsidRDefault="0042525B" w:rsidP="00BE589A">
      <w:pPr>
        <w:pStyle w:val="index"/>
        <w:ind w:left="567"/>
        <w:jc w:val="both"/>
        <w:rPr>
          <w:rFonts w:cs="Times New Roman"/>
          <w:szCs w:val="22"/>
          <w:lang w:val="en-GB"/>
        </w:rPr>
      </w:pPr>
    </w:p>
    <w:tbl>
      <w:tblPr>
        <w:tblW w:w="9547" w:type="dxa"/>
        <w:tblInd w:w="450" w:type="dxa"/>
        <w:tblLayout w:type="fixed"/>
        <w:tblCellMar>
          <w:left w:w="115" w:type="dxa"/>
          <w:right w:w="144" w:type="dxa"/>
        </w:tblCellMar>
        <w:tblLook w:val="0000" w:firstRow="0" w:lastRow="0" w:firstColumn="0" w:lastColumn="0" w:noHBand="0" w:noVBand="0"/>
      </w:tblPr>
      <w:tblGrid>
        <w:gridCol w:w="3967"/>
        <w:gridCol w:w="812"/>
        <w:gridCol w:w="988"/>
        <w:gridCol w:w="279"/>
        <w:gridCol w:w="981"/>
        <w:gridCol w:w="279"/>
        <w:gridCol w:w="981"/>
        <w:gridCol w:w="279"/>
        <w:gridCol w:w="981"/>
      </w:tblGrid>
      <w:tr w:rsidR="001B5C97" w:rsidRPr="00AB5DFA" w14:paraId="4D956793" w14:textId="77777777">
        <w:tc>
          <w:tcPr>
            <w:tcW w:w="3967" w:type="dxa"/>
            <w:vAlign w:val="bottom"/>
          </w:tcPr>
          <w:p w14:paraId="5B1ACD6A" w14:textId="77777777" w:rsidR="001B5C97" w:rsidRPr="00AB5DFA" w:rsidRDefault="001B5C97">
            <w:pPr>
              <w:spacing w:line="240" w:lineRule="atLeast"/>
              <w:ind w:left="-108" w:right="-288"/>
              <w:rPr>
                <w:rFonts w:cs="Times New Roman"/>
                <w:szCs w:val="22"/>
                <w:lang w:val="en-US" w:eastAsia="zh-CN" w:bidi="th-TH"/>
              </w:rPr>
            </w:pPr>
          </w:p>
        </w:tc>
        <w:tc>
          <w:tcPr>
            <w:tcW w:w="812" w:type="dxa"/>
          </w:tcPr>
          <w:p w14:paraId="2E4746E2" w14:textId="77777777" w:rsidR="001B5C97" w:rsidRPr="00AB5DFA" w:rsidRDefault="001B5C97">
            <w:pPr>
              <w:spacing w:line="240" w:lineRule="atLeast"/>
              <w:ind w:left="-108" w:right="-108"/>
              <w:jc w:val="center"/>
              <w:rPr>
                <w:rFonts w:cs="Times New Roman"/>
                <w:i/>
                <w:iCs/>
                <w:szCs w:val="22"/>
                <w:lang w:bidi="th-TH"/>
              </w:rPr>
            </w:pPr>
          </w:p>
        </w:tc>
        <w:tc>
          <w:tcPr>
            <w:tcW w:w="2248" w:type="dxa"/>
            <w:gridSpan w:val="3"/>
          </w:tcPr>
          <w:p w14:paraId="7F770ABD" w14:textId="77777777" w:rsidR="001B5C97" w:rsidRPr="00AB5DFA" w:rsidRDefault="001B5C97">
            <w:pPr>
              <w:spacing w:line="240" w:lineRule="atLeast"/>
              <w:ind w:left="-108" w:right="-108"/>
              <w:jc w:val="center"/>
              <w:rPr>
                <w:rFonts w:cs="Times New Roman"/>
                <w:szCs w:val="22"/>
              </w:rPr>
            </w:pPr>
            <w:r w:rsidRPr="00AB5DFA">
              <w:rPr>
                <w:rFonts w:cs="Times New Roman"/>
                <w:b/>
                <w:bCs/>
                <w:szCs w:val="22"/>
                <w:lang w:bidi="th-TH"/>
              </w:rPr>
              <w:t xml:space="preserve">Consolidated </w:t>
            </w:r>
          </w:p>
        </w:tc>
        <w:tc>
          <w:tcPr>
            <w:tcW w:w="279" w:type="dxa"/>
          </w:tcPr>
          <w:p w14:paraId="14E3EF2C" w14:textId="77777777" w:rsidR="001B5C97" w:rsidRPr="00AB5DFA" w:rsidRDefault="001B5C97">
            <w:pPr>
              <w:spacing w:line="240" w:lineRule="atLeast"/>
              <w:ind w:left="-69" w:right="-117" w:firstLine="16"/>
              <w:jc w:val="center"/>
              <w:rPr>
                <w:rFonts w:cs="Times New Roman"/>
                <w:b/>
                <w:bCs/>
                <w:szCs w:val="22"/>
              </w:rPr>
            </w:pPr>
          </w:p>
        </w:tc>
        <w:tc>
          <w:tcPr>
            <w:tcW w:w="2241" w:type="dxa"/>
            <w:gridSpan w:val="3"/>
          </w:tcPr>
          <w:p w14:paraId="075B1DDD" w14:textId="77777777" w:rsidR="001B5C97" w:rsidRPr="00AB5DFA" w:rsidRDefault="001B5C97">
            <w:pPr>
              <w:spacing w:line="240" w:lineRule="atLeast"/>
              <w:ind w:left="-69" w:right="-117" w:firstLine="16"/>
              <w:jc w:val="center"/>
              <w:rPr>
                <w:rFonts w:cs="Times New Roman"/>
                <w:b/>
                <w:bCs/>
                <w:szCs w:val="22"/>
              </w:rPr>
            </w:pPr>
            <w:r w:rsidRPr="00AB5DFA">
              <w:rPr>
                <w:rFonts w:cs="Times New Roman"/>
                <w:b/>
                <w:bCs/>
                <w:szCs w:val="22"/>
              </w:rPr>
              <w:t>The Bank</w:t>
            </w:r>
          </w:p>
        </w:tc>
      </w:tr>
      <w:tr w:rsidR="001B5C97" w:rsidRPr="00AB5DFA" w14:paraId="760E3970" w14:textId="77777777">
        <w:tc>
          <w:tcPr>
            <w:tcW w:w="3967" w:type="dxa"/>
            <w:vAlign w:val="bottom"/>
          </w:tcPr>
          <w:p w14:paraId="77B34665" w14:textId="77777777" w:rsidR="001B5C97" w:rsidRPr="00AB5DFA" w:rsidRDefault="001B5C97">
            <w:pPr>
              <w:spacing w:line="240" w:lineRule="atLeast"/>
              <w:ind w:right="-682" w:firstLine="8"/>
              <w:rPr>
                <w:rFonts w:cs="Times New Roman"/>
                <w:b/>
                <w:bCs/>
                <w:i/>
                <w:iCs/>
                <w:szCs w:val="22"/>
                <w:lang w:eastAsia="th-TH"/>
              </w:rPr>
            </w:pPr>
            <w:r w:rsidRPr="00AB5DFA">
              <w:rPr>
                <w:rFonts w:cs="Times New Roman"/>
                <w:b/>
                <w:bCs/>
                <w:i/>
                <w:iCs/>
                <w:szCs w:val="22"/>
                <w:lang w:val="en-US" w:bidi="th-TH"/>
              </w:rPr>
              <w:t>For the six-month periods ended 30 June</w:t>
            </w:r>
          </w:p>
        </w:tc>
        <w:tc>
          <w:tcPr>
            <w:tcW w:w="812" w:type="dxa"/>
          </w:tcPr>
          <w:p w14:paraId="33A08249" w14:textId="77777777" w:rsidR="001B5C97" w:rsidRPr="00AB5DFA" w:rsidRDefault="001B5C97">
            <w:pPr>
              <w:spacing w:line="240" w:lineRule="atLeast"/>
              <w:ind w:left="-108" w:right="-108"/>
              <w:jc w:val="center"/>
              <w:rPr>
                <w:rFonts w:cs="Times New Roman"/>
                <w:szCs w:val="22"/>
              </w:rPr>
            </w:pPr>
            <w:r w:rsidRPr="00AB5DFA">
              <w:rPr>
                <w:rFonts w:cs="Times New Roman"/>
                <w:i/>
                <w:iCs/>
                <w:szCs w:val="22"/>
                <w:lang w:bidi="th-TH"/>
              </w:rPr>
              <w:t>Note</w:t>
            </w:r>
          </w:p>
        </w:tc>
        <w:tc>
          <w:tcPr>
            <w:tcW w:w="988" w:type="dxa"/>
            <w:vAlign w:val="bottom"/>
          </w:tcPr>
          <w:p w14:paraId="2FB2EC15" w14:textId="77777777" w:rsidR="001B5C97" w:rsidRPr="00AB5DFA" w:rsidRDefault="001B5C97">
            <w:pPr>
              <w:spacing w:line="240" w:lineRule="atLeast"/>
              <w:ind w:left="-108" w:right="-108"/>
              <w:jc w:val="center"/>
              <w:rPr>
                <w:rFonts w:cs="Times New Roman"/>
                <w:szCs w:val="22"/>
              </w:rPr>
            </w:pPr>
            <w:r w:rsidRPr="00AB5DFA">
              <w:rPr>
                <w:rFonts w:cs="Times New Roman"/>
                <w:szCs w:val="22"/>
                <w:lang w:bidi="th-TH"/>
              </w:rPr>
              <w:t>202</w:t>
            </w:r>
            <w:r>
              <w:rPr>
                <w:rFonts w:cs="Times New Roman"/>
                <w:szCs w:val="22"/>
                <w:lang w:bidi="th-TH"/>
              </w:rPr>
              <w:t>5</w:t>
            </w:r>
          </w:p>
        </w:tc>
        <w:tc>
          <w:tcPr>
            <w:tcW w:w="279" w:type="dxa"/>
          </w:tcPr>
          <w:p w14:paraId="7E17B8FE" w14:textId="77777777" w:rsidR="001B5C97" w:rsidRPr="00AB5DFA" w:rsidRDefault="001B5C97">
            <w:pPr>
              <w:spacing w:line="240" w:lineRule="atLeast"/>
              <w:ind w:left="-108" w:right="-108"/>
              <w:jc w:val="center"/>
              <w:rPr>
                <w:rFonts w:cs="Times New Roman"/>
                <w:szCs w:val="22"/>
              </w:rPr>
            </w:pPr>
          </w:p>
        </w:tc>
        <w:tc>
          <w:tcPr>
            <w:tcW w:w="981" w:type="dxa"/>
          </w:tcPr>
          <w:p w14:paraId="6F20E088" w14:textId="77777777" w:rsidR="001B5C97" w:rsidRPr="00AB5DFA" w:rsidRDefault="001B5C97">
            <w:pPr>
              <w:spacing w:line="240" w:lineRule="atLeast"/>
              <w:ind w:left="-108" w:right="-108"/>
              <w:jc w:val="center"/>
              <w:rPr>
                <w:rFonts w:cs="Times New Roman"/>
                <w:szCs w:val="22"/>
              </w:rPr>
            </w:pPr>
            <w:r>
              <w:rPr>
                <w:rFonts w:cs="Times New Roman"/>
                <w:szCs w:val="22"/>
                <w:lang w:bidi="th-TH"/>
              </w:rPr>
              <w:t>2024</w:t>
            </w:r>
          </w:p>
        </w:tc>
        <w:tc>
          <w:tcPr>
            <w:tcW w:w="279" w:type="dxa"/>
          </w:tcPr>
          <w:p w14:paraId="5B52AFC6" w14:textId="77777777" w:rsidR="001B5C97" w:rsidRPr="00AB5DFA" w:rsidRDefault="001B5C97">
            <w:pPr>
              <w:spacing w:line="240" w:lineRule="atLeast"/>
              <w:ind w:left="-108" w:right="-108"/>
              <w:jc w:val="center"/>
              <w:rPr>
                <w:rFonts w:cs="Times New Roman"/>
                <w:szCs w:val="22"/>
              </w:rPr>
            </w:pPr>
          </w:p>
        </w:tc>
        <w:tc>
          <w:tcPr>
            <w:tcW w:w="981" w:type="dxa"/>
            <w:vAlign w:val="bottom"/>
          </w:tcPr>
          <w:p w14:paraId="0E2E2E34" w14:textId="77777777" w:rsidR="001B5C97" w:rsidRPr="00AB5DFA" w:rsidRDefault="001B5C97">
            <w:pPr>
              <w:spacing w:line="240" w:lineRule="atLeast"/>
              <w:ind w:left="-108" w:right="-108"/>
              <w:jc w:val="center"/>
              <w:rPr>
                <w:rFonts w:cs="Times New Roman"/>
                <w:szCs w:val="22"/>
              </w:rPr>
            </w:pPr>
            <w:r w:rsidRPr="00AB5DFA">
              <w:rPr>
                <w:rFonts w:cs="Times New Roman"/>
                <w:szCs w:val="22"/>
                <w:lang w:bidi="th-TH"/>
              </w:rPr>
              <w:t>202</w:t>
            </w:r>
            <w:r>
              <w:rPr>
                <w:rFonts w:cs="Times New Roman"/>
                <w:szCs w:val="22"/>
                <w:lang w:bidi="th-TH"/>
              </w:rPr>
              <w:t>5</w:t>
            </w:r>
          </w:p>
        </w:tc>
        <w:tc>
          <w:tcPr>
            <w:tcW w:w="279" w:type="dxa"/>
          </w:tcPr>
          <w:p w14:paraId="1CAF2A41" w14:textId="77777777" w:rsidR="001B5C97" w:rsidRPr="00AB5DFA" w:rsidRDefault="001B5C97">
            <w:pPr>
              <w:spacing w:line="240" w:lineRule="atLeast"/>
              <w:ind w:left="-108" w:right="-108"/>
              <w:jc w:val="center"/>
              <w:rPr>
                <w:rFonts w:cs="Times New Roman"/>
                <w:szCs w:val="22"/>
              </w:rPr>
            </w:pPr>
          </w:p>
        </w:tc>
        <w:tc>
          <w:tcPr>
            <w:tcW w:w="981" w:type="dxa"/>
          </w:tcPr>
          <w:p w14:paraId="06F4BD48" w14:textId="77777777" w:rsidR="001B5C97" w:rsidRPr="00AB5DFA" w:rsidRDefault="001B5C97">
            <w:pPr>
              <w:spacing w:line="240" w:lineRule="atLeast"/>
              <w:ind w:left="-108" w:right="-108"/>
              <w:jc w:val="center"/>
              <w:rPr>
                <w:rFonts w:cs="Times New Roman"/>
                <w:szCs w:val="22"/>
              </w:rPr>
            </w:pPr>
            <w:r>
              <w:rPr>
                <w:rFonts w:cs="Times New Roman"/>
                <w:szCs w:val="22"/>
                <w:lang w:bidi="th-TH"/>
              </w:rPr>
              <w:t>2024</w:t>
            </w:r>
          </w:p>
        </w:tc>
      </w:tr>
      <w:tr w:rsidR="001B5C97" w:rsidRPr="00AB5DFA" w14:paraId="76A69A76" w14:textId="77777777">
        <w:tc>
          <w:tcPr>
            <w:tcW w:w="3967" w:type="dxa"/>
            <w:vAlign w:val="bottom"/>
          </w:tcPr>
          <w:p w14:paraId="1ABE6611" w14:textId="77777777" w:rsidR="001B5C97" w:rsidRPr="00AB5DFA" w:rsidRDefault="001B5C97">
            <w:pPr>
              <w:spacing w:line="240" w:lineRule="atLeast"/>
              <w:ind w:firstLine="8"/>
              <w:rPr>
                <w:rFonts w:cs="Times New Roman"/>
                <w:b/>
                <w:bCs/>
                <w:i/>
                <w:iCs/>
                <w:szCs w:val="22"/>
                <w:lang w:val="en-US" w:bidi="th-TH"/>
              </w:rPr>
            </w:pPr>
          </w:p>
        </w:tc>
        <w:tc>
          <w:tcPr>
            <w:tcW w:w="812" w:type="dxa"/>
          </w:tcPr>
          <w:p w14:paraId="155E4EB4" w14:textId="77777777" w:rsidR="001B5C97" w:rsidRPr="00AB5DFA" w:rsidRDefault="001B5C97">
            <w:pPr>
              <w:spacing w:line="240" w:lineRule="atLeast"/>
              <w:ind w:left="-108" w:right="-108"/>
              <w:jc w:val="center"/>
              <w:rPr>
                <w:rFonts w:cs="Times New Roman"/>
                <w:i/>
                <w:iCs/>
                <w:szCs w:val="22"/>
                <w:lang w:bidi="th-TH"/>
              </w:rPr>
            </w:pPr>
          </w:p>
        </w:tc>
        <w:tc>
          <w:tcPr>
            <w:tcW w:w="4768" w:type="dxa"/>
            <w:gridSpan w:val="7"/>
          </w:tcPr>
          <w:p w14:paraId="5DFE0F87" w14:textId="77777777" w:rsidR="001B5C97" w:rsidRPr="00AB5DFA" w:rsidRDefault="001B5C97">
            <w:pPr>
              <w:spacing w:line="240" w:lineRule="atLeast"/>
              <w:ind w:left="-108" w:right="-108"/>
              <w:jc w:val="center"/>
              <w:rPr>
                <w:rFonts w:cs="Times New Roman"/>
                <w:szCs w:val="22"/>
              </w:rPr>
            </w:pPr>
            <w:r w:rsidRPr="00AB5DFA">
              <w:rPr>
                <w:rFonts w:cs="Times New Roman"/>
                <w:i/>
                <w:iCs/>
                <w:szCs w:val="22"/>
              </w:rPr>
              <w:t>(in thousand Baht)</w:t>
            </w:r>
          </w:p>
        </w:tc>
      </w:tr>
      <w:tr w:rsidR="001B5C97" w:rsidRPr="00AB5DFA" w14:paraId="4BA9FE51" w14:textId="77777777">
        <w:trPr>
          <w:trHeight w:val="60"/>
        </w:trPr>
        <w:tc>
          <w:tcPr>
            <w:tcW w:w="3967" w:type="dxa"/>
          </w:tcPr>
          <w:p w14:paraId="70809AB3" w14:textId="77777777" w:rsidR="001B5C97" w:rsidRPr="00AB5DFA" w:rsidRDefault="001B5C97">
            <w:pPr>
              <w:spacing w:line="240" w:lineRule="atLeast"/>
              <w:rPr>
                <w:rFonts w:cs="Times New Roman"/>
                <w:szCs w:val="22"/>
              </w:rPr>
            </w:pPr>
            <w:r w:rsidRPr="00AB5DFA">
              <w:rPr>
                <w:rFonts w:cs="Times New Roman"/>
                <w:b/>
                <w:bCs/>
                <w:szCs w:val="22"/>
              </w:rPr>
              <w:t xml:space="preserve">Current tax </w:t>
            </w:r>
          </w:p>
        </w:tc>
        <w:tc>
          <w:tcPr>
            <w:tcW w:w="812" w:type="dxa"/>
          </w:tcPr>
          <w:p w14:paraId="10BBAC5B" w14:textId="77777777" w:rsidR="001B5C97" w:rsidRPr="00AB5DFA" w:rsidRDefault="001B5C97">
            <w:pPr>
              <w:tabs>
                <w:tab w:val="decimal" w:pos="1370"/>
              </w:tabs>
              <w:spacing w:line="240" w:lineRule="atLeast"/>
              <w:rPr>
                <w:rFonts w:cs="Times New Roman"/>
                <w:color w:val="000000"/>
                <w:szCs w:val="22"/>
              </w:rPr>
            </w:pPr>
          </w:p>
        </w:tc>
        <w:tc>
          <w:tcPr>
            <w:tcW w:w="988" w:type="dxa"/>
          </w:tcPr>
          <w:p w14:paraId="0ACFE51F" w14:textId="77777777" w:rsidR="001B5C97" w:rsidRPr="00AB5DFA" w:rsidRDefault="001B5C97">
            <w:pPr>
              <w:tabs>
                <w:tab w:val="decimal" w:pos="1370"/>
              </w:tabs>
              <w:spacing w:line="240" w:lineRule="atLeast"/>
              <w:rPr>
                <w:rFonts w:cs="Times New Roman"/>
                <w:color w:val="000000"/>
                <w:szCs w:val="22"/>
              </w:rPr>
            </w:pPr>
          </w:p>
        </w:tc>
        <w:tc>
          <w:tcPr>
            <w:tcW w:w="279" w:type="dxa"/>
          </w:tcPr>
          <w:p w14:paraId="6495835E" w14:textId="77777777" w:rsidR="001B5C97" w:rsidRPr="00AB5DFA" w:rsidRDefault="001B5C97">
            <w:pPr>
              <w:tabs>
                <w:tab w:val="decimal" w:pos="1370"/>
              </w:tabs>
              <w:spacing w:line="240" w:lineRule="atLeast"/>
              <w:rPr>
                <w:rFonts w:cs="Times New Roman"/>
                <w:color w:val="000000"/>
                <w:szCs w:val="22"/>
              </w:rPr>
            </w:pPr>
          </w:p>
        </w:tc>
        <w:tc>
          <w:tcPr>
            <w:tcW w:w="981" w:type="dxa"/>
            <w:vAlign w:val="bottom"/>
          </w:tcPr>
          <w:p w14:paraId="56DD9453" w14:textId="77777777" w:rsidR="001B5C97" w:rsidRPr="00AB5DFA" w:rsidRDefault="001B5C97">
            <w:pPr>
              <w:tabs>
                <w:tab w:val="decimal" w:pos="1370"/>
              </w:tabs>
              <w:spacing w:line="240" w:lineRule="atLeast"/>
              <w:rPr>
                <w:rFonts w:cs="Times New Roman"/>
                <w:color w:val="000000"/>
                <w:szCs w:val="22"/>
              </w:rPr>
            </w:pPr>
          </w:p>
        </w:tc>
        <w:tc>
          <w:tcPr>
            <w:tcW w:w="279" w:type="dxa"/>
          </w:tcPr>
          <w:p w14:paraId="0D901291" w14:textId="77777777" w:rsidR="001B5C97" w:rsidRPr="00AB5DFA" w:rsidRDefault="001B5C97">
            <w:pPr>
              <w:tabs>
                <w:tab w:val="decimal" w:pos="1370"/>
              </w:tabs>
              <w:spacing w:line="240" w:lineRule="atLeast"/>
              <w:jc w:val="right"/>
              <w:rPr>
                <w:rFonts w:cs="Times New Roman"/>
                <w:color w:val="000000"/>
                <w:szCs w:val="22"/>
              </w:rPr>
            </w:pPr>
          </w:p>
        </w:tc>
        <w:tc>
          <w:tcPr>
            <w:tcW w:w="981" w:type="dxa"/>
          </w:tcPr>
          <w:p w14:paraId="6B24F30E" w14:textId="77777777" w:rsidR="001B5C97" w:rsidRPr="00AB5DFA" w:rsidRDefault="001B5C97">
            <w:pPr>
              <w:tabs>
                <w:tab w:val="decimal" w:pos="1370"/>
              </w:tabs>
              <w:spacing w:line="240" w:lineRule="atLeast"/>
              <w:jc w:val="right"/>
              <w:rPr>
                <w:rFonts w:cs="Times New Roman"/>
                <w:color w:val="000000"/>
                <w:szCs w:val="22"/>
              </w:rPr>
            </w:pPr>
          </w:p>
        </w:tc>
        <w:tc>
          <w:tcPr>
            <w:tcW w:w="279" w:type="dxa"/>
            <w:vAlign w:val="bottom"/>
          </w:tcPr>
          <w:p w14:paraId="038D4AA3" w14:textId="77777777" w:rsidR="001B5C97" w:rsidRPr="00AB5DFA" w:rsidRDefault="001B5C97">
            <w:pPr>
              <w:tabs>
                <w:tab w:val="decimal" w:pos="1370"/>
              </w:tabs>
              <w:spacing w:line="240" w:lineRule="atLeast"/>
              <w:jc w:val="right"/>
              <w:rPr>
                <w:rFonts w:cs="Times New Roman"/>
                <w:color w:val="000000"/>
                <w:szCs w:val="22"/>
              </w:rPr>
            </w:pPr>
          </w:p>
        </w:tc>
        <w:tc>
          <w:tcPr>
            <w:tcW w:w="981" w:type="dxa"/>
            <w:vAlign w:val="bottom"/>
          </w:tcPr>
          <w:p w14:paraId="5E750E14" w14:textId="77777777" w:rsidR="001B5C97" w:rsidRPr="00AB5DFA" w:rsidRDefault="001B5C97">
            <w:pPr>
              <w:tabs>
                <w:tab w:val="decimal" w:pos="1370"/>
              </w:tabs>
              <w:spacing w:line="240" w:lineRule="atLeast"/>
              <w:ind w:right="-36"/>
              <w:rPr>
                <w:rFonts w:cs="Times New Roman"/>
                <w:szCs w:val="22"/>
              </w:rPr>
            </w:pPr>
          </w:p>
        </w:tc>
      </w:tr>
      <w:tr w:rsidR="00AC2485" w:rsidRPr="00AB5DFA" w14:paraId="064023A0" w14:textId="77777777">
        <w:tc>
          <w:tcPr>
            <w:tcW w:w="3967" w:type="dxa"/>
          </w:tcPr>
          <w:p w14:paraId="538E363A" w14:textId="77777777" w:rsidR="00AC2485" w:rsidRPr="00AB5DFA" w:rsidRDefault="00AC2485" w:rsidP="00AC2485">
            <w:pPr>
              <w:spacing w:line="240" w:lineRule="atLeast"/>
              <w:rPr>
                <w:rFonts w:cs="Times New Roman"/>
                <w:szCs w:val="22"/>
              </w:rPr>
            </w:pPr>
            <w:r w:rsidRPr="00AB5DFA">
              <w:rPr>
                <w:rFonts w:cs="Times New Roman"/>
                <w:szCs w:val="22"/>
              </w:rPr>
              <w:t>Current period</w:t>
            </w:r>
          </w:p>
        </w:tc>
        <w:tc>
          <w:tcPr>
            <w:tcW w:w="812" w:type="dxa"/>
          </w:tcPr>
          <w:p w14:paraId="11C32FE1" w14:textId="77777777" w:rsidR="00AC2485" w:rsidRPr="00AB5DFA" w:rsidRDefault="00AC2485" w:rsidP="00AC2485">
            <w:pPr>
              <w:tabs>
                <w:tab w:val="decimal" w:pos="1370"/>
              </w:tabs>
              <w:spacing w:line="240" w:lineRule="atLeast"/>
              <w:rPr>
                <w:rFonts w:cs="Times New Roman"/>
                <w:bCs/>
                <w:szCs w:val="22"/>
              </w:rPr>
            </w:pPr>
          </w:p>
        </w:tc>
        <w:tc>
          <w:tcPr>
            <w:tcW w:w="988" w:type="dxa"/>
            <w:vAlign w:val="bottom"/>
          </w:tcPr>
          <w:p w14:paraId="0810984B" w14:textId="220B803B" w:rsidR="00AC2485" w:rsidRPr="00FC59A9" w:rsidRDefault="00AC2485" w:rsidP="00AC2485">
            <w:pPr>
              <w:pStyle w:val="acctfourfigures"/>
              <w:ind w:right="-180"/>
              <w:rPr>
                <w:rFonts w:cs="Times New Roman"/>
                <w:bCs/>
                <w:szCs w:val="22"/>
                <w:lang w:val="en-US" w:bidi="th-TH"/>
              </w:rPr>
            </w:pPr>
            <w:r>
              <w:rPr>
                <w:rFonts w:cs="Times New Roman"/>
                <w:bCs/>
                <w:szCs w:val="22"/>
                <w:lang w:val="en-US" w:bidi="th-TH"/>
              </w:rPr>
              <w:t>487,155</w:t>
            </w:r>
          </w:p>
        </w:tc>
        <w:tc>
          <w:tcPr>
            <w:tcW w:w="279" w:type="dxa"/>
          </w:tcPr>
          <w:p w14:paraId="7FAF28A5" w14:textId="77777777" w:rsidR="00AC2485" w:rsidRPr="00AB5DFA" w:rsidRDefault="00AC2485" w:rsidP="00AC2485">
            <w:pPr>
              <w:tabs>
                <w:tab w:val="decimal" w:pos="962"/>
              </w:tabs>
              <w:spacing w:line="240" w:lineRule="atLeast"/>
              <w:rPr>
                <w:rFonts w:cs="Times New Roman"/>
                <w:bCs/>
                <w:color w:val="000000"/>
                <w:szCs w:val="22"/>
                <w:lang w:val="en-US"/>
              </w:rPr>
            </w:pPr>
          </w:p>
        </w:tc>
        <w:tc>
          <w:tcPr>
            <w:tcW w:w="981" w:type="dxa"/>
            <w:vAlign w:val="bottom"/>
          </w:tcPr>
          <w:p w14:paraId="7DB73301" w14:textId="77777777" w:rsidR="00AC2485" w:rsidRPr="00AB5DFA" w:rsidRDefault="00AC2485" w:rsidP="00AC2485">
            <w:pPr>
              <w:pStyle w:val="acctfourfigures"/>
              <w:tabs>
                <w:tab w:val="clear" w:pos="765"/>
                <w:tab w:val="decimal" w:pos="781"/>
              </w:tabs>
              <w:spacing w:line="240" w:lineRule="atLeast"/>
              <w:ind w:right="-180"/>
              <w:rPr>
                <w:rFonts w:cs="Times New Roman"/>
                <w:bCs/>
                <w:szCs w:val="22"/>
                <w:lang w:val="en-US" w:bidi="th-TH"/>
              </w:rPr>
            </w:pPr>
            <w:r w:rsidRPr="00FC59A9">
              <w:rPr>
                <w:rFonts w:cs="Times New Roman"/>
                <w:bCs/>
                <w:szCs w:val="22"/>
                <w:lang w:val="en-US" w:bidi="th-TH"/>
              </w:rPr>
              <w:t>191,518</w:t>
            </w:r>
          </w:p>
        </w:tc>
        <w:tc>
          <w:tcPr>
            <w:tcW w:w="279" w:type="dxa"/>
          </w:tcPr>
          <w:p w14:paraId="782CB14F" w14:textId="77777777" w:rsidR="00AC2485" w:rsidRPr="00AB5DFA" w:rsidRDefault="00AC2485" w:rsidP="00AC2485">
            <w:pPr>
              <w:tabs>
                <w:tab w:val="decimal" w:pos="1370"/>
              </w:tabs>
              <w:spacing w:line="240" w:lineRule="atLeast"/>
              <w:jc w:val="right"/>
              <w:rPr>
                <w:rFonts w:cs="Times New Roman"/>
                <w:bCs/>
                <w:color w:val="000000"/>
                <w:szCs w:val="22"/>
              </w:rPr>
            </w:pPr>
          </w:p>
        </w:tc>
        <w:tc>
          <w:tcPr>
            <w:tcW w:w="981" w:type="dxa"/>
            <w:vAlign w:val="bottom"/>
          </w:tcPr>
          <w:p w14:paraId="659B1EF4" w14:textId="740F8FB2" w:rsidR="00AC2485" w:rsidRPr="00FC59A9" w:rsidRDefault="00AC2485" w:rsidP="00AC2485">
            <w:pPr>
              <w:pStyle w:val="acctfourfigures"/>
              <w:tabs>
                <w:tab w:val="clear" w:pos="765"/>
                <w:tab w:val="decimal" w:pos="720"/>
              </w:tabs>
              <w:ind w:right="-180"/>
              <w:rPr>
                <w:rFonts w:cs="Times New Roman"/>
                <w:bCs/>
                <w:szCs w:val="22"/>
                <w:lang w:val="en-US" w:bidi="th-TH"/>
              </w:rPr>
            </w:pPr>
            <w:r>
              <w:rPr>
                <w:rFonts w:cs="Times New Roman"/>
                <w:bCs/>
                <w:szCs w:val="22"/>
                <w:lang w:val="en-US" w:bidi="th-TH"/>
              </w:rPr>
              <w:t>487,155</w:t>
            </w:r>
          </w:p>
        </w:tc>
        <w:tc>
          <w:tcPr>
            <w:tcW w:w="279" w:type="dxa"/>
            <w:vAlign w:val="bottom"/>
          </w:tcPr>
          <w:p w14:paraId="0AFF6F34" w14:textId="77777777" w:rsidR="00AC2485" w:rsidRPr="00AB5DFA" w:rsidRDefault="00AC2485" w:rsidP="00AC2485">
            <w:pPr>
              <w:tabs>
                <w:tab w:val="decimal" w:pos="1370"/>
              </w:tabs>
              <w:spacing w:line="240" w:lineRule="atLeast"/>
              <w:jc w:val="right"/>
              <w:rPr>
                <w:rFonts w:cs="Times New Roman"/>
                <w:color w:val="000000"/>
                <w:szCs w:val="22"/>
              </w:rPr>
            </w:pPr>
          </w:p>
        </w:tc>
        <w:tc>
          <w:tcPr>
            <w:tcW w:w="981" w:type="dxa"/>
            <w:vAlign w:val="bottom"/>
          </w:tcPr>
          <w:p w14:paraId="0459DB56" w14:textId="77777777" w:rsidR="00AC2485" w:rsidRPr="00AB5DFA" w:rsidRDefault="00AC2485" w:rsidP="00AC2485">
            <w:pPr>
              <w:pStyle w:val="acctfourfigures"/>
              <w:tabs>
                <w:tab w:val="clear" w:pos="765"/>
                <w:tab w:val="decimal" w:pos="724"/>
              </w:tabs>
              <w:spacing w:line="240" w:lineRule="atLeast"/>
              <w:ind w:right="-180"/>
              <w:rPr>
                <w:rFonts w:cs="Times New Roman"/>
                <w:bCs/>
                <w:szCs w:val="22"/>
              </w:rPr>
            </w:pPr>
            <w:r w:rsidRPr="00FC59A9">
              <w:rPr>
                <w:rFonts w:cs="Times New Roman"/>
                <w:bCs/>
                <w:szCs w:val="22"/>
                <w:lang w:val="en-US" w:bidi="th-TH"/>
              </w:rPr>
              <w:t>191,518</w:t>
            </w:r>
          </w:p>
        </w:tc>
      </w:tr>
      <w:tr w:rsidR="00AC2485" w:rsidRPr="00AB5DFA" w14:paraId="3CC8F20A" w14:textId="77777777">
        <w:tc>
          <w:tcPr>
            <w:tcW w:w="3967" w:type="dxa"/>
          </w:tcPr>
          <w:p w14:paraId="65A35922" w14:textId="24E04AE0" w:rsidR="00AC2485" w:rsidRPr="00AB5DFA" w:rsidRDefault="00EF673F" w:rsidP="00AC2485">
            <w:pPr>
              <w:spacing w:line="240" w:lineRule="atLeast"/>
              <w:rPr>
                <w:rFonts w:cs="Times New Roman"/>
                <w:szCs w:val="22"/>
              </w:rPr>
            </w:pPr>
            <w:r>
              <w:rPr>
                <w:rFonts w:cs="Times New Roman"/>
                <w:szCs w:val="22"/>
              </w:rPr>
              <w:t>O</w:t>
            </w:r>
            <w:r w:rsidR="00AC2485">
              <w:rPr>
                <w:rFonts w:cs="Times New Roman"/>
                <w:szCs w:val="22"/>
              </w:rPr>
              <w:t xml:space="preserve">ver </w:t>
            </w:r>
            <w:r w:rsidR="00AC2485" w:rsidRPr="00AB5DFA">
              <w:rPr>
                <w:rFonts w:cs="Times New Roman"/>
                <w:szCs w:val="22"/>
              </w:rPr>
              <w:t>provided in prior periods</w:t>
            </w:r>
          </w:p>
        </w:tc>
        <w:tc>
          <w:tcPr>
            <w:tcW w:w="812" w:type="dxa"/>
          </w:tcPr>
          <w:p w14:paraId="469F6D67" w14:textId="77777777" w:rsidR="00AC2485" w:rsidRPr="00AB5DFA" w:rsidRDefault="00AC2485" w:rsidP="00AC2485">
            <w:pPr>
              <w:tabs>
                <w:tab w:val="decimal" w:pos="1370"/>
              </w:tabs>
              <w:spacing w:line="240" w:lineRule="atLeast"/>
              <w:rPr>
                <w:rFonts w:cs="Times New Roman"/>
                <w:bCs/>
                <w:szCs w:val="22"/>
              </w:rPr>
            </w:pPr>
          </w:p>
        </w:tc>
        <w:tc>
          <w:tcPr>
            <w:tcW w:w="988" w:type="dxa"/>
            <w:tcBorders>
              <w:bottom w:val="single" w:sz="4" w:space="0" w:color="auto"/>
            </w:tcBorders>
            <w:vAlign w:val="bottom"/>
          </w:tcPr>
          <w:p w14:paraId="6D34F284" w14:textId="2FCF6034" w:rsidR="00AC2485" w:rsidRPr="00FC59A9" w:rsidRDefault="00AC2485" w:rsidP="00AC2485">
            <w:pPr>
              <w:pStyle w:val="acctfourfigures"/>
              <w:ind w:right="-180"/>
              <w:rPr>
                <w:rFonts w:cs="Times New Roman"/>
                <w:bCs/>
                <w:szCs w:val="22"/>
              </w:rPr>
            </w:pPr>
            <w:r>
              <w:rPr>
                <w:rFonts w:cs="Times New Roman"/>
                <w:bCs/>
                <w:szCs w:val="22"/>
              </w:rPr>
              <w:t>(6,798)</w:t>
            </w:r>
          </w:p>
        </w:tc>
        <w:tc>
          <w:tcPr>
            <w:tcW w:w="279" w:type="dxa"/>
          </w:tcPr>
          <w:p w14:paraId="23489396" w14:textId="77777777" w:rsidR="00AC2485" w:rsidRPr="00AB5DFA" w:rsidRDefault="00AC2485" w:rsidP="00AC2485">
            <w:pPr>
              <w:tabs>
                <w:tab w:val="decimal" w:pos="962"/>
              </w:tabs>
              <w:spacing w:line="240" w:lineRule="atLeast"/>
              <w:rPr>
                <w:rFonts w:cs="Times New Roman"/>
                <w:color w:val="000000"/>
                <w:szCs w:val="22"/>
              </w:rPr>
            </w:pPr>
          </w:p>
        </w:tc>
        <w:tc>
          <w:tcPr>
            <w:tcW w:w="981" w:type="dxa"/>
            <w:tcBorders>
              <w:bottom w:val="single" w:sz="4" w:space="0" w:color="auto"/>
            </w:tcBorders>
            <w:vAlign w:val="bottom"/>
          </w:tcPr>
          <w:p w14:paraId="3252AF0B" w14:textId="77777777" w:rsidR="00AC2485" w:rsidRPr="00AB5DFA" w:rsidRDefault="00AC2485" w:rsidP="00AC2485">
            <w:pPr>
              <w:pStyle w:val="acctfourfigures"/>
              <w:tabs>
                <w:tab w:val="clear" w:pos="765"/>
                <w:tab w:val="decimal" w:pos="781"/>
              </w:tabs>
              <w:spacing w:line="240" w:lineRule="atLeast"/>
              <w:ind w:right="-180"/>
              <w:rPr>
                <w:rFonts w:cs="Times New Roman"/>
                <w:bCs/>
                <w:szCs w:val="22"/>
              </w:rPr>
            </w:pPr>
            <w:r w:rsidRPr="00FC59A9">
              <w:rPr>
                <w:rFonts w:cs="Times New Roman"/>
                <w:bCs/>
                <w:szCs w:val="22"/>
              </w:rPr>
              <w:t>(1,427)</w:t>
            </w:r>
          </w:p>
        </w:tc>
        <w:tc>
          <w:tcPr>
            <w:tcW w:w="279" w:type="dxa"/>
          </w:tcPr>
          <w:p w14:paraId="291212C3" w14:textId="77777777" w:rsidR="00AC2485" w:rsidRPr="00AB5DFA" w:rsidRDefault="00AC2485" w:rsidP="00AC2485">
            <w:pPr>
              <w:tabs>
                <w:tab w:val="decimal" w:pos="1370"/>
              </w:tabs>
              <w:spacing w:line="240" w:lineRule="atLeast"/>
              <w:jc w:val="right"/>
              <w:rPr>
                <w:rFonts w:cs="Times New Roman"/>
                <w:color w:val="000000"/>
                <w:szCs w:val="22"/>
              </w:rPr>
            </w:pPr>
          </w:p>
        </w:tc>
        <w:tc>
          <w:tcPr>
            <w:tcW w:w="981" w:type="dxa"/>
            <w:tcBorders>
              <w:bottom w:val="single" w:sz="4" w:space="0" w:color="auto"/>
            </w:tcBorders>
            <w:vAlign w:val="bottom"/>
          </w:tcPr>
          <w:p w14:paraId="35668D8B" w14:textId="140892C2" w:rsidR="00AC2485" w:rsidRPr="00FC59A9" w:rsidRDefault="00AC2485" w:rsidP="00AC2485">
            <w:pPr>
              <w:pStyle w:val="acctfourfigures"/>
              <w:tabs>
                <w:tab w:val="clear" w:pos="765"/>
                <w:tab w:val="decimal" w:pos="720"/>
              </w:tabs>
              <w:ind w:right="-180"/>
              <w:rPr>
                <w:rFonts w:cs="Times New Roman"/>
                <w:bCs/>
                <w:szCs w:val="22"/>
              </w:rPr>
            </w:pPr>
            <w:r>
              <w:rPr>
                <w:rFonts w:cs="Times New Roman"/>
                <w:bCs/>
                <w:szCs w:val="22"/>
              </w:rPr>
              <w:t>(6,798)</w:t>
            </w:r>
          </w:p>
        </w:tc>
        <w:tc>
          <w:tcPr>
            <w:tcW w:w="279" w:type="dxa"/>
            <w:vAlign w:val="bottom"/>
          </w:tcPr>
          <w:p w14:paraId="3A50EB02" w14:textId="77777777" w:rsidR="00AC2485" w:rsidRPr="00AB5DFA" w:rsidRDefault="00AC2485" w:rsidP="00AC2485">
            <w:pPr>
              <w:tabs>
                <w:tab w:val="decimal" w:pos="1370"/>
              </w:tabs>
              <w:spacing w:line="240" w:lineRule="atLeast"/>
              <w:jc w:val="right"/>
              <w:rPr>
                <w:rFonts w:cs="Times New Roman"/>
                <w:color w:val="000000"/>
                <w:szCs w:val="22"/>
              </w:rPr>
            </w:pPr>
          </w:p>
        </w:tc>
        <w:tc>
          <w:tcPr>
            <w:tcW w:w="981" w:type="dxa"/>
            <w:tcBorders>
              <w:bottom w:val="single" w:sz="4" w:space="0" w:color="auto"/>
            </w:tcBorders>
            <w:vAlign w:val="bottom"/>
          </w:tcPr>
          <w:p w14:paraId="4D547994" w14:textId="77777777" w:rsidR="00AC2485" w:rsidRPr="00AB5DFA" w:rsidRDefault="00AC2485" w:rsidP="00AC2485">
            <w:pPr>
              <w:pStyle w:val="acctfourfigures"/>
              <w:tabs>
                <w:tab w:val="clear" w:pos="765"/>
                <w:tab w:val="decimal" w:pos="724"/>
              </w:tabs>
              <w:spacing w:line="240" w:lineRule="atLeast"/>
              <w:ind w:right="-180"/>
              <w:rPr>
                <w:rFonts w:cs="Times New Roman"/>
                <w:bCs/>
                <w:szCs w:val="22"/>
              </w:rPr>
            </w:pPr>
            <w:r w:rsidRPr="00FC59A9">
              <w:rPr>
                <w:rFonts w:cs="Times New Roman"/>
                <w:bCs/>
                <w:szCs w:val="22"/>
              </w:rPr>
              <w:t>(1,427)</w:t>
            </w:r>
          </w:p>
        </w:tc>
      </w:tr>
      <w:tr w:rsidR="00AC2485" w:rsidRPr="00AB5DFA" w14:paraId="449A018B" w14:textId="77777777">
        <w:tc>
          <w:tcPr>
            <w:tcW w:w="3967" w:type="dxa"/>
          </w:tcPr>
          <w:p w14:paraId="03FA4A38" w14:textId="77777777" w:rsidR="00AC2485" w:rsidRPr="00AB5DFA" w:rsidRDefault="00AC2485" w:rsidP="00AC2485">
            <w:pPr>
              <w:spacing w:line="240" w:lineRule="atLeast"/>
              <w:rPr>
                <w:rFonts w:cs="Times New Roman"/>
                <w:szCs w:val="22"/>
              </w:rPr>
            </w:pPr>
          </w:p>
        </w:tc>
        <w:tc>
          <w:tcPr>
            <w:tcW w:w="812" w:type="dxa"/>
          </w:tcPr>
          <w:p w14:paraId="33FDFEFE" w14:textId="77777777" w:rsidR="00AC2485" w:rsidRPr="00AB5DFA" w:rsidRDefault="00AC2485" w:rsidP="00AC2485">
            <w:pPr>
              <w:tabs>
                <w:tab w:val="decimal" w:pos="1370"/>
              </w:tabs>
              <w:spacing w:line="240" w:lineRule="atLeast"/>
              <w:rPr>
                <w:rFonts w:cs="Times New Roman"/>
                <w:b/>
                <w:szCs w:val="22"/>
              </w:rPr>
            </w:pPr>
          </w:p>
        </w:tc>
        <w:tc>
          <w:tcPr>
            <w:tcW w:w="988" w:type="dxa"/>
            <w:tcBorders>
              <w:top w:val="single" w:sz="4" w:space="0" w:color="auto"/>
              <w:bottom w:val="single" w:sz="4" w:space="0" w:color="auto"/>
            </w:tcBorders>
            <w:vAlign w:val="bottom"/>
          </w:tcPr>
          <w:p w14:paraId="322C160A" w14:textId="0424132A" w:rsidR="00AC2485" w:rsidRPr="00FC59A9" w:rsidRDefault="00AC2485" w:rsidP="00AC2485">
            <w:pPr>
              <w:pStyle w:val="acctfourfigures"/>
              <w:tabs>
                <w:tab w:val="clear" w:pos="765"/>
                <w:tab w:val="decimal" w:pos="780"/>
              </w:tabs>
              <w:spacing w:line="240" w:lineRule="atLeast"/>
              <w:ind w:right="-180"/>
              <w:rPr>
                <w:rFonts w:cs="Times New Roman"/>
                <w:b/>
                <w:bCs/>
                <w:szCs w:val="22"/>
              </w:rPr>
            </w:pPr>
            <w:r>
              <w:rPr>
                <w:rFonts w:cs="Times New Roman"/>
                <w:b/>
                <w:bCs/>
                <w:szCs w:val="22"/>
              </w:rPr>
              <w:t>480,357</w:t>
            </w:r>
          </w:p>
        </w:tc>
        <w:tc>
          <w:tcPr>
            <w:tcW w:w="279" w:type="dxa"/>
          </w:tcPr>
          <w:p w14:paraId="60564736" w14:textId="77777777" w:rsidR="00AC2485" w:rsidRPr="00AB5DFA" w:rsidRDefault="00AC2485" w:rsidP="00AC2485">
            <w:pPr>
              <w:tabs>
                <w:tab w:val="decimal" w:pos="962"/>
              </w:tabs>
              <w:spacing w:line="240" w:lineRule="atLeast"/>
              <w:rPr>
                <w:rFonts w:cs="Times New Roman"/>
                <w:b/>
                <w:bCs/>
                <w:color w:val="000000"/>
                <w:szCs w:val="22"/>
              </w:rPr>
            </w:pPr>
          </w:p>
        </w:tc>
        <w:tc>
          <w:tcPr>
            <w:tcW w:w="981" w:type="dxa"/>
            <w:tcBorders>
              <w:top w:val="single" w:sz="4" w:space="0" w:color="auto"/>
              <w:bottom w:val="single" w:sz="4" w:space="0" w:color="auto"/>
            </w:tcBorders>
            <w:vAlign w:val="bottom"/>
          </w:tcPr>
          <w:p w14:paraId="68F6CAB1" w14:textId="77777777" w:rsidR="00AC2485" w:rsidRPr="00AB5DFA" w:rsidRDefault="00AC2485" w:rsidP="00AC2485">
            <w:pPr>
              <w:pStyle w:val="acctfourfigures"/>
              <w:tabs>
                <w:tab w:val="clear" w:pos="765"/>
                <w:tab w:val="decimal" w:pos="781"/>
              </w:tabs>
              <w:spacing w:line="240" w:lineRule="atLeast"/>
              <w:ind w:right="-180"/>
              <w:rPr>
                <w:rFonts w:cs="Times New Roman"/>
                <w:b/>
                <w:bCs/>
                <w:szCs w:val="22"/>
              </w:rPr>
            </w:pPr>
            <w:r w:rsidRPr="00FC59A9">
              <w:rPr>
                <w:rFonts w:cs="Times New Roman"/>
                <w:b/>
                <w:szCs w:val="22"/>
                <w:lang w:bidi="th-TH"/>
              </w:rPr>
              <w:t>190,091</w:t>
            </w:r>
          </w:p>
        </w:tc>
        <w:tc>
          <w:tcPr>
            <w:tcW w:w="279" w:type="dxa"/>
          </w:tcPr>
          <w:p w14:paraId="5ECACD9A" w14:textId="77777777" w:rsidR="00AC2485" w:rsidRPr="00AB5DFA" w:rsidRDefault="00AC2485" w:rsidP="00AC2485">
            <w:pPr>
              <w:tabs>
                <w:tab w:val="decimal" w:pos="1370"/>
              </w:tabs>
              <w:spacing w:line="240" w:lineRule="atLeast"/>
              <w:jc w:val="right"/>
              <w:rPr>
                <w:rFonts w:cs="Times New Roman"/>
                <w:b/>
                <w:bCs/>
                <w:color w:val="000000"/>
                <w:szCs w:val="22"/>
              </w:rPr>
            </w:pPr>
          </w:p>
        </w:tc>
        <w:tc>
          <w:tcPr>
            <w:tcW w:w="981" w:type="dxa"/>
            <w:tcBorders>
              <w:top w:val="single" w:sz="4" w:space="0" w:color="auto"/>
              <w:bottom w:val="single" w:sz="4" w:space="0" w:color="auto"/>
            </w:tcBorders>
            <w:vAlign w:val="bottom"/>
          </w:tcPr>
          <w:p w14:paraId="253E7CF7" w14:textId="27F2CFF4" w:rsidR="00AC2485" w:rsidRPr="00FC59A9" w:rsidRDefault="00AC2485" w:rsidP="00AC2485">
            <w:pPr>
              <w:pStyle w:val="acctfourfigures"/>
              <w:tabs>
                <w:tab w:val="clear" w:pos="765"/>
                <w:tab w:val="decimal" w:pos="720"/>
              </w:tabs>
              <w:spacing w:line="240" w:lineRule="atLeast"/>
              <w:ind w:right="-180"/>
              <w:rPr>
                <w:rFonts w:cs="Times New Roman"/>
                <w:b/>
                <w:bCs/>
                <w:szCs w:val="22"/>
              </w:rPr>
            </w:pPr>
            <w:r>
              <w:rPr>
                <w:rFonts w:cs="Times New Roman"/>
                <w:b/>
                <w:bCs/>
                <w:szCs w:val="22"/>
              </w:rPr>
              <w:t>480,357</w:t>
            </w:r>
          </w:p>
        </w:tc>
        <w:tc>
          <w:tcPr>
            <w:tcW w:w="279" w:type="dxa"/>
            <w:vAlign w:val="bottom"/>
          </w:tcPr>
          <w:p w14:paraId="694CD869" w14:textId="77777777" w:rsidR="00AC2485" w:rsidRPr="00AB5DFA" w:rsidRDefault="00AC2485" w:rsidP="00AC2485">
            <w:pPr>
              <w:tabs>
                <w:tab w:val="decimal" w:pos="1370"/>
              </w:tabs>
              <w:spacing w:line="240" w:lineRule="atLeast"/>
              <w:jc w:val="right"/>
              <w:rPr>
                <w:rFonts w:cs="Times New Roman"/>
                <w:b/>
                <w:color w:val="000000"/>
                <w:szCs w:val="22"/>
              </w:rPr>
            </w:pPr>
          </w:p>
        </w:tc>
        <w:tc>
          <w:tcPr>
            <w:tcW w:w="981" w:type="dxa"/>
            <w:tcBorders>
              <w:top w:val="single" w:sz="4" w:space="0" w:color="auto"/>
              <w:bottom w:val="single" w:sz="4" w:space="0" w:color="auto"/>
            </w:tcBorders>
            <w:vAlign w:val="bottom"/>
          </w:tcPr>
          <w:p w14:paraId="44171554" w14:textId="77777777" w:rsidR="00AC2485" w:rsidRPr="00AB5DFA" w:rsidRDefault="00AC2485" w:rsidP="00AC2485">
            <w:pPr>
              <w:pStyle w:val="acctfourfigures"/>
              <w:tabs>
                <w:tab w:val="clear" w:pos="765"/>
                <w:tab w:val="decimal" w:pos="724"/>
              </w:tabs>
              <w:spacing w:line="240" w:lineRule="atLeast"/>
              <w:ind w:right="-180"/>
              <w:rPr>
                <w:rFonts w:cs="Times New Roman"/>
                <w:b/>
                <w:szCs w:val="22"/>
              </w:rPr>
            </w:pPr>
            <w:r w:rsidRPr="00FC59A9">
              <w:rPr>
                <w:rFonts w:cs="Times New Roman"/>
                <w:b/>
                <w:szCs w:val="22"/>
                <w:lang w:bidi="th-TH"/>
              </w:rPr>
              <w:t>190,091</w:t>
            </w:r>
          </w:p>
        </w:tc>
      </w:tr>
      <w:tr w:rsidR="00AC2485" w:rsidRPr="00AB5DFA" w14:paraId="4A036DDD" w14:textId="77777777">
        <w:tc>
          <w:tcPr>
            <w:tcW w:w="3967" w:type="dxa"/>
          </w:tcPr>
          <w:p w14:paraId="633A1D04" w14:textId="77777777" w:rsidR="00AC2485" w:rsidRPr="00AB5DFA" w:rsidRDefault="00AC2485" w:rsidP="00AC2485">
            <w:pPr>
              <w:tabs>
                <w:tab w:val="decimal" w:pos="911"/>
              </w:tabs>
              <w:spacing w:line="200" w:lineRule="exact"/>
              <w:ind w:right="-79"/>
              <w:rPr>
                <w:rFonts w:cs="Times New Roman"/>
                <w:szCs w:val="22"/>
              </w:rPr>
            </w:pPr>
          </w:p>
        </w:tc>
        <w:tc>
          <w:tcPr>
            <w:tcW w:w="812" w:type="dxa"/>
          </w:tcPr>
          <w:p w14:paraId="47781565" w14:textId="77777777" w:rsidR="00AC2485" w:rsidRPr="00AB5DFA" w:rsidRDefault="00AC2485" w:rsidP="00AC2485">
            <w:pPr>
              <w:tabs>
                <w:tab w:val="decimal" w:pos="1370"/>
              </w:tabs>
              <w:spacing w:line="200" w:lineRule="exact"/>
              <w:rPr>
                <w:rFonts w:cs="Times New Roman"/>
                <w:color w:val="000000"/>
                <w:szCs w:val="22"/>
              </w:rPr>
            </w:pPr>
          </w:p>
        </w:tc>
        <w:tc>
          <w:tcPr>
            <w:tcW w:w="988" w:type="dxa"/>
            <w:tcBorders>
              <w:top w:val="single" w:sz="4" w:space="0" w:color="auto"/>
            </w:tcBorders>
          </w:tcPr>
          <w:p w14:paraId="64D98F98" w14:textId="77777777" w:rsidR="00AC2485" w:rsidRPr="00AB5DFA" w:rsidRDefault="00AC2485" w:rsidP="00AC2485">
            <w:pPr>
              <w:tabs>
                <w:tab w:val="decimal" w:pos="780"/>
              </w:tabs>
              <w:spacing w:line="200" w:lineRule="exact"/>
              <w:ind w:right="-180"/>
              <w:rPr>
                <w:rFonts w:cs="Times New Roman"/>
                <w:szCs w:val="22"/>
              </w:rPr>
            </w:pPr>
          </w:p>
        </w:tc>
        <w:tc>
          <w:tcPr>
            <w:tcW w:w="279" w:type="dxa"/>
          </w:tcPr>
          <w:p w14:paraId="09669423" w14:textId="77777777" w:rsidR="00AC2485" w:rsidRPr="00AB5DFA" w:rsidRDefault="00AC2485" w:rsidP="00AC2485">
            <w:pPr>
              <w:tabs>
                <w:tab w:val="decimal" w:pos="962"/>
              </w:tabs>
              <w:spacing w:line="200" w:lineRule="exact"/>
              <w:rPr>
                <w:rFonts w:cs="Times New Roman"/>
                <w:color w:val="000000"/>
                <w:szCs w:val="22"/>
              </w:rPr>
            </w:pPr>
          </w:p>
        </w:tc>
        <w:tc>
          <w:tcPr>
            <w:tcW w:w="981" w:type="dxa"/>
            <w:tcBorders>
              <w:top w:val="single" w:sz="4" w:space="0" w:color="auto"/>
            </w:tcBorders>
          </w:tcPr>
          <w:p w14:paraId="3F4DB4FE" w14:textId="77777777" w:rsidR="00AC2485" w:rsidRPr="00AB5DFA" w:rsidRDefault="00AC2485" w:rsidP="00AC2485">
            <w:pPr>
              <w:tabs>
                <w:tab w:val="decimal" w:pos="781"/>
              </w:tabs>
              <w:spacing w:line="200" w:lineRule="exact"/>
              <w:ind w:right="-180"/>
              <w:rPr>
                <w:rFonts w:cs="Times New Roman"/>
                <w:szCs w:val="22"/>
              </w:rPr>
            </w:pPr>
          </w:p>
        </w:tc>
        <w:tc>
          <w:tcPr>
            <w:tcW w:w="279" w:type="dxa"/>
          </w:tcPr>
          <w:p w14:paraId="2325498B" w14:textId="77777777" w:rsidR="00AC2485" w:rsidRPr="00AB5DFA" w:rsidRDefault="00AC2485" w:rsidP="00AC2485">
            <w:pPr>
              <w:tabs>
                <w:tab w:val="decimal" w:pos="1370"/>
              </w:tabs>
              <w:spacing w:line="200" w:lineRule="exact"/>
              <w:jc w:val="right"/>
              <w:rPr>
                <w:rFonts w:cs="Times New Roman"/>
                <w:color w:val="000000"/>
                <w:szCs w:val="22"/>
              </w:rPr>
            </w:pPr>
          </w:p>
        </w:tc>
        <w:tc>
          <w:tcPr>
            <w:tcW w:w="981" w:type="dxa"/>
            <w:tcBorders>
              <w:top w:val="single" w:sz="4" w:space="0" w:color="auto"/>
            </w:tcBorders>
          </w:tcPr>
          <w:p w14:paraId="68832818" w14:textId="77777777" w:rsidR="00AC2485" w:rsidRPr="00AB5DFA" w:rsidRDefault="00AC2485" w:rsidP="00AC2485">
            <w:pPr>
              <w:tabs>
                <w:tab w:val="decimal" w:pos="720"/>
              </w:tabs>
              <w:spacing w:line="200" w:lineRule="exact"/>
              <w:ind w:right="-180"/>
              <w:rPr>
                <w:rFonts w:cs="Times New Roman"/>
                <w:szCs w:val="22"/>
              </w:rPr>
            </w:pPr>
          </w:p>
        </w:tc>
        <w:tc>
          <w:tcPr>
            <w:tcW w:w="279" w:type="dxa"/>
            <w:vAlign w:val="bottom"/>
          </w:tcPr>
          <w:p w14:paraId="0AA60F51" w14:textId="77777777" w:rsidR="00AC2485" w:rsidRPr="00AB5DFA" w:rsidRDefault="00AC2485" w:rsidP="00AC2485">
            <w:pPr>
              <w:tabs>
                <w:tab w:val="decimal" w:pos="1370"/>
              </w:tabs>
              <w:spacing w:line="200" w:lineRule="exact"/>
              <w:jc w:val="right"/>
              <w:rPr>
                <w:rFonts w:cs="Times New Roman"/>
                <w:color w:val="000000"/>
                <w:szCs w:val="22"/>
              </w:rPr>
            </w:pPr>
          </w:p>
        </w:tc>
        <w:tc>
          <w:tcPr>
            <w:tcW w:w="981" w:type="dxa"/>
            <w:tcBorders>
              <w:top w:val="single" w:sz="4" w:space="0" w:color="auto"/>
            </w:tcBorders>
          </w:tcPr>
          <w:p w14:paraId="1FA64DCD" w14:textId="77777777" w:rsidR="00AC2485" w:rsidRPr="00AB5DFA" w:rsidRDefault="00AC2485" w:rsidP="00AC2485">
            <w:pPr>
              <w:tabs>
                <w:tab w:val="decimal" w:pos="724"/>
              </w:tabs>
              <w:spacing w:line="200" w:lineRule="exact"/>
              <w:ind w:right="-180"/>
              <w:rPr>
                <w:rFonts w:cs="Times New Roman"/>
                <w:szCs w:val="22"/>
              </w:rPr>
            </w:pPr>
          </w:p>
        </w:tc>
      </w:tr>
      <w:tr w:rsidR="00AC2485" w:rsidRPr="00AB5DFA" w14:paraId="5E6792DE" w14:textId="77777777">
        <w:tc>
          <w:tcPr>
            <w:tcW w:w="3967" w:type="dxa"/>
          </w:tcPr>
          <w:p w14:paraId="009AA090" w14:textId="77777777" w:rsidR="00AC2485" w:rsidRPr="00AB5DFA" w:rsidRDefault="00AC2485" w:rsidP="00AC2485">
            <w:pPr>
              <w:spacing w:line="240" w:lineRule="atLeast"/>
              <w:rPr>
                <w:rFonts w:cs="Times New Roman"/>
                <w:b/>
                <w:bCs/>
                <w:szCs w:val="22"/>
              </w:rPr>
            </w:pPr>
            <w:r w:rsidRPr="00AB5DFA">
              <w:rPr>
                <w:rFonts w:cs="Times New Roman"/>
                <w:b/>
                <w:bCs/>
                <w:szCs w:val="22"/>
              </w:rPr>
              <w:t xml:space="preserve">Deferred tax </w:t>
            </w:r>
          </w:p>
        </w:tc>
        <w:tc>
          <w:tcPr>
            <w:tcW w:w="812" w:type="dxa"/>
          </w:tcPr>
          <w:p w14:paraId="470E6FA8" w14:textId="77777777" w:rsidR="00AC2485" w:rsidRPr="00AB5DFA" w:rsidRDefault="00AC2485" w:rsidP="00AC2485">
            <w:pPr>
              <w:tabs>
                <w:tab w:val="decimal" w:pos="1370"/>
              </w:tabs>
              <w:spacing w:line="240" w:lineRule="atLeast"/>
              <w:rPr>
                <w:rFonts w:cs="Times New Roman"/>
                <w:color w:val="000000"/>
                <w:szCs w:val="22"/>
              </w:rPr>
            </w:pPr>
          </w:p>
        </w:tc>
        <w:tc>
          <w:tcPr>
            <w:tcW w:w="988" w:type="dxa"/>
          </w:tcPr>
          <w:p w14:paraId="0FDE547B" w14:textId="77777777" w:rsidR="00AC2485" w:rsidRPr="00AB5DFA" w:rsidRDefault="00AC2485" w:rsidP="00AC2485">
            <w:pPr>
              <w:tabs>
                <w:tab w:val="decimal" w:pos="780"/>
              </w:tabs>
              <w:spacing w:line="240" w:lineRule="atLeast"/>
              <w:ind w:right="-180"/>
              <w:rPr>
                <w:rFonts w:cs="Times New Roman"/>
                <w:szCs w:val="22"/>
              </w:rPr>
            </w:pPr>
          </w:p>
        </w:tc>
        <w:tc>
          <w:tcPr>
            <w:tcW w:w="279" w:type="dxa"/>
          </w:tcPr>
          <w:p w14:paraId="5F5BA675" w14:textId="77777777" w:rsidR="00AC2485" w:rsidRPr="00AB5DFA" w:rsidRDefault="00AC2485" w:rsidP="00AC2485">
            <w:pPr>
              <w:tabs>
                <w:tab w:val="decimal" w:pos="962"/>
              </w:tabs>
              <w:spacing w:line="240" w:lineRule="atLeast"/>
              <w:rPr>
                <w:rFonts w:cs="Times New Roman"/>
                <w:color w:val="000000"/>
                <w:szCs w:val="22"/>
              </w:rPr>
            </w:pPr>
          </w:p>
        </w:tc>
        <w:tc>
          <w:tcPr>
            <w:tcW w:w="981" w:type="dxa"/>
          </w:tcPr>
          <w:p w14:paraId="5A0DC40C" w14:textId="77777777" w:rsidR="00AC2485" w:rsidRPr="00AB5DFA" w:rsidRDefault="00AC2485" w:rsidP="00AC2485">
            <w:pPr>
              <w:tabs>
                <w:tab w:val="decimal" w:pos="781"/>
              </w:tabs>
              <w:spacing w:line="240" w:lineRule="atLeast"/>
              <w:ind w:right="-180"/>
              <w:rPr>
                <w:rFonts w:cs="Times New Roman"/>
                <w:szCs w:val="22"/>
              </w:rPr>
            </w:pPr>
          </w:p>
        </w:tc>
        <w:tc>
          <w:tcPr>
            <w:tcW w:w="279" w:type="dxa"/>
          </w:tcPr>
          <w:p w14:paraId="5D26EFA0" w14:textId="77777777" w:rsidR="00AC2485" w:rsidRPr="00AB5DFA" w:rsidRDefault="00AC2485" w:rsidP="00AC2485">
            <w:pPr>
              <w:tabs>
                <w:tab w:val="decimal" w:pos="1370"/>
              </w:tabs>
              <w:spacing w:line="240" w:lineRule="atLeast"/>
              <w:jc w:val="right"/>
              <w:rPr>
                <w:rFonts w:cs="Times New Roman"/>
                <w:color w:val="000000"/>
                <w:szCs w:val="22"/>
              </w:rPr>
            </w:pPr>
          </w:p>
        </w:tc>
        <w:tc>
          <w:tcPr>
            <w:tcW w:w="981" w:type="dxa"/>
          </w:tcPr>
          <w:p w14:paraId="39C3C336" w14:textId="77777777" w:rsidR="00AC2485" w:rsidRPr="00AB5DFA" w:rsidRDefault="00AC2485" w:rsidP="00AC2485">
            <w:pPr>
              <w:tabs>
                <w:tab w:val="decimal" w:pos="720"/>
              </w:tabs>
              <w:spacing w:line="240" w:lineRule="atLeast"/>
              <w:ind w:right="-180"/>
              <w:rPr>
                <w:rFonts w:cs="Times New Roman"/>
                <w:szCs w:val="22"/>
              </w:rPr>
            </w:pPr>
          </w:p>
        </w:tc>
        <w:tc>
          <w:tcPr>
            <w:tcW w:w="279" w:type="dxa"/>
            <w:vAlign w:val="bottom"/>
          </w:tcPr>
          <w:p w14:paraId="2624D2A6" w14:textId="77777777" w:rsidR="00AC2485" w:rsidRPr="00AB5DFA" w:rsidRDefault="00AC2485" w:rsidP="00AC2485">
            <w:pPr>
              <w:tabs>
                <w:tab w:val="decimal" w:pos="1370"/>
              </w:tabs>
              <w:spacing w:line="240" w:lineRule="atLeast"/>
              <w:jc w:val="right"/>
              <w:rPr>
                <w:rFonts w:cs="Times New Roman"/>
                <w:color w:val="000000"/>
                <w:szCs w:val="22"/>
              </w:rPr>
            </w:pPr>
          </w:p>
        </w:tc>
        <w:tc>
          <w:tcPr>
            <w:tcW w:w="981" w:type="dxa"/>
          </w:tcPr>
          <w:p w14:paraId="6DB1F096" w14:textId="77777777" w:rsidR="00AC2485" w:rsidRPr="00AB5DFA" w:rsidRDefault="00AC2485" w:rsidP="00AC2485">
            <w:pPr>
              <w:tabs>
                <w:tab w:val="decimal" w:pos="724"/>
              </w:tabs>
              <w:spacing w:line="240" w:lineRule="atLeast"/>
              <w:ind w:right="-180"/>
              <w:rPr>
                <w:rFonts w:cs="Times New Roman"/>
                <w:szCs w:val="22"/>
              </w:rPr>
            </w:pPr>
          </w:p>
        </w:tc>
      </w:tr>
      <w:tr w:rsidR="00AC2485" w:rsidRPr="00AB5DFA" w14:paraId="05F2805F" w14:textId="77777777">
        <w:tc>
          <w:tcPr>
            <w:tcW w:w="3967" w:type="dxa"/>
          </w:tcPr>
          <w:p w14:paraId="467A2989" w14:textId="77777777" w:rsidR="00AC2485" w:rsidRPr="00AB5DFA" w:rsidRDefault="00AC2485" w:rsidP="00AC2485">
            <w:pPr>
              <w:spacing w:line="240" w:lineRule="atLeast"/>
              <w:rPr>
                <w:rFonts w:cs="Times New Roman"/>
                <w:szCs w:val="22"/>
              </w:rPr>
            </w:pPr>
            <w:r w:rsidRPr="00AB5DFA">
              <w:rPr>
                <w:rFonts w:cs="Times New Roman"/>
                <w:szCs w:val="22"/>
              </w:rPr>
              <w:t>Movements in temporary differences</w:t>
            </w:r>
          </w:p>
        </w:tc>
        <w:tc>
          <w:tcPr>
            <w:tcW w:w="812" w:type="dxa"/>
          </w:tcPr>
          <w:p w14:paraId="57985345" w14:textId="77777777" w:rsidR="00AC2485" w:rsidRPr="00AB5DFA" w:rsidRDefault="00AC2485" w:rsidP="00AC2485">
            <w:pPr>
              <w:spacing w:line="240" w:lineRule="atLeast"/>
              <w:jc w:val="center"/>
              <w:rPr>
                <w:rFonts w:cs="Times New Roman"/>
                <w:bCs/>
                <w:i/>
                <w:iCs/>
                <w:szCs w:val="22"/>
              </w:rPr>
            </w:pPr>
            <w:r w:rsidRPr="00AB5DFA">
              <w:rPr>
                <w:rFonts w:cs="Times New Roman"/>
                <w:bCs/>
                <w:i/>
                <w:iCs/>
                <w:szCs w:val="22"/>
              </w:rPr>
              <w:t>1</w:t>
            </w:r>
            <w:r>
              <w:rPr>
                <w:rFonts w:cs="Times New Roman"/>
                <w:bCs/>
                <w:i/>
                <w:iCs/>
                <w:szCs w:val="22"/>
              </w:rPr>
              <w:t>7</w:t>
            </w:r>
          </w:p>
        </w:tc>
        <w:tc>
          <w:tcPr>
            <w:tcW w:w="988" w:type="dxa"/>
            <w:tcBorders>
              <w:bottom w:val="single" w:sz="4" w:space="0" w:color="auto"/>
            </w:tcBorders>
            <w:vAlign w:val="bottom"/>
          </w:tcPr>
          <w:p w14:paraId="09BF6A7E" w14:textId="5722CBD2" w:rsidR="00AC2485" w:rsidRPr="00FC59A9" w:rsidRDefault="00AC2485" w:rsidP="00AC2485">
            <w:pPr>
              <w:pStyle w:val="acctfourfigures"/>
              <w:ind w:right="-180"/>
              <w:rPr>
                <w:rFonts w:cs="Times New Roman"/>
                <w:bCs/>
                <w:szCs w:val="22"/>
              </w:rPr>
            </w:pPr>
            <w:r>
              <w:rPr>
                <w:rFonts w:cs="Times New Roman"/>
                <w:bCs/>
                <w:szCs w:val="22"/>
              </w:rPr>
              <w:t>(26,815)</w:t>
            </w:r>
          </w:p>
        </w:tc>
        <w:tc>
          <w:tcPr>
            <w:tcW w:w="279" w:type="dxa"/>
          </w:tcPr>
          <w:p w14:paraId="0F6510E2" w14:textId="77777777" w:rsidR="00AC2485" w:rsidRPr="00AB5DFA" w:rsidRDefault="00AC2485" w:rsidP="00AC2485">
            <w:pPr>
              <w:tabs>
                <w:tab w:val="decimal" w:pos="962"/>
              </w:tabs>
              <w:spacing w:line="240" w:lineRule="atLeast"/>
              <w:rPr>
                <w:rFonts w:cs="Times New Roman"/>
                <w:color w:val="000000"/>
                <w:szCs w:val="22"/>
              </w:rPr>
            </w:pPr>
          </w:p>
        </w:tc>
        <w:tc>
          <w:tcPr>
            <w:tcW w:w="981" w:type="dxa"/>
            <w:tcBorders>
              <w:bottom w:val="single" w:sz="4" w:space="0" w:color="auto"/>
            </w:tcBorders>
            <w:vAlign w:val="bottom"/>
          </w:tcPr>
          <w:p w14:paraId="33456EEA" w14:textId="77777777" w:rsidR="00AC2485" w:rsidRPr="00AB5DFA" w:rsidRDefault="00AC2485" w:rsidP="00AC2485">
            <w:pPr>
              <w:pStyle w:val="acctfourfigures"/>
              <w:tabs>
                <w:tab w:val="clear" w:pos="765"/>
                <w:tab w:val="decimal" w:pos="781"/>
              </w:tabs>
              <w:spacing w:line="240" w:lineRule="atLeast"/>
              <w:ind w:right="-180"/>
              <w:rPr>
                <w:rFonts w:cs="Times New Roman"/>
                <w:bCs/>
                <w:szCs w:val="22"/>
              </w:rPr>
            </w:pPr>
            <w:r w:rsidRPr="00FC59A9">
              <w:rPr>
                <w:rFonts w:cs="Times New Roman"/>
                <w:bCs/>
                <w:szCs w:val="22"/>
                <w:lang w:bidi="th-TH"/>
              </w:rPr>
              <w:t>128,427</w:t>
            </w:r>
          </w:p>
        </w:tc>
        <w:tc>
          <w:tcPr>
            <w:tcW w:w="279" w:type="dxa"/>
          </w:tcPr>
          <w:p w14:paraId="09BCE56C" w14:textId="77777777" w:rsidR="00AC2485" w:rsidRPr="00AB5DFA" w:rsidRDefault="00AC2485" w:rsidP="00AC2485">
            <w:pPr>
              <w:tabs>
                <w:tab w:val="decimal" w:pos="1370"/>
              </w:tabs>
              <w:spacing w:line="240" w:lineRule="atLeast"/>
              <w:jc w:val="right"/>
              <w:rPr>
                <w:rFonts w:cs="Times New Roman"/>
                <w:color w:val="000000"/>
                <w:szCs w:val="22"/>
              </w:rPr>
            </w:pPr>
          </w:p>
        </w:tc>
        <w:tc>
          <w:tcPr>
            <w:tcW w:w="981" w:type="dxa"/>
            <w:tcBorders>
              <w:bottom w:val="single" w:sz="4" w:space="0" w:color="auto"/>
            </w:tcBorders>
            <w:vAlign w:val="bottom"/>
          </w:tcPr>
          <w:p w14:paraId="2EBA0E9E" w14:textId="6897E983" w:rsidR="00AC2485" w:rsidRPr="00FC59A9" w:rsidRDefault="00AC2485" w:rsidP="00AC2485">
            <w:pPr>
              <w:pStyle w:val="acctfourfigures"/>
              <w:tabs>
                <w:tab w:val="clear" w:pos="765"/>
                <w:tab w:val="decimal" w:pos="720"/>
              </w:tabs>
              <w:ind w:right="-180"/>
              <w:rPr>
                <w:rFonts w:cs="Times New Roman"/>
                <w:bCs/>
                <w:szCs w:val="22"/>
              </w:rPr>
            </w:pPr>
            <w:r>
              <w:rPr>
                <w:rFonts w:cs="Times New Roman"/>
                <w:bCs/>
                <w:szCs w:val="22"/>
              </w:rPr>
              <w:t>(26,673)</w:t>
            </w:r>
          </w:p>
        </w:tc>
        <w:tc>
          <w:tcPr>
            <w:tcW w:w="279" w:type="dxa"/>
            <w:vAlign w:val="bottom"/>
          </w:tcPr>
          <w:p w14:paraId="32CF8796" w14:textId="77777777" w:rsidR="00AC2485" w:rsidRPr="00AB5DFA" w:rsidRDefault="00AC2485" w:rsidP="00AC2485">
            <w:pPr>
              <w:tabs>
                <w:tab w:val="decimal" w:pos="1370"/>
              </w:tabs>
              <w:spacing w:line="240" w:lineRule="atLeast"/>
              <w:jc w:val="right"/>
              <w:rPr>
                <w:rFonts w:cs="Times New Roman"/>
                <w:color w:val="000000"/>
                <w:szCs w:val="22"/>
              </w:rPr>
            </w:pPr>
          </w:p>
        </w:tc>
        <w:tc>
          <w:tcPr>
            <w:tcW w:w="981" w:type="dxa"/>
            <w:tcBorders>
              <w:bottom w:val="single" w:sz="4" w:space="0" w:color="auto"/>
            </w:tcBorders>
            <w:vAlign w:val="bottom"/>
          </w:tcPr>
          <w:p w14:paraId="5E914435" w14:textId="77777777" w:rsidR="00AC2485" w:rsidRPr="00AB5DFA" w:rsidRDefault="00AC2485" w:rsidP="00AC2485">
            <w:pPr>
              <w:pStyle w:val="acctfourfigures"/>
              <w:tabs>
                <w:tab w:val="clear" w:pos="765"/>
                <w:tab w:val="decimal" w:pos="724"/>
              </w:tabs>
              <w:spacing w:line="240" w:lineRule="atLeast"/>
              <w:ind w:right="-180"/>
              <w:rPr>
                <w:rFonts w:cs="Times New Roman"/>
                <w:bCs/>
                <w:szCs w:val="22"/>
              </w:rPr>
            </w:pPr>
            <w:r w:rsidRPr="00FC59A9">
              <w:rPr>
                <w:rFonts w:cs="Times New Roman"/>
                <w:bCs/>
                <w:szCs w:val="22"/>
              </w:rPr>
              <w:t>128,4</w:t>
            </w:r>
            <w:r>
              <w:rPr>
                <w:rFonts w:cs="Times New Roman"/>
                <w:bCs/>
                <w:szCs w:val="22"/>
              </w:rPr>
              <w:t>89</w:t>
            </w:r>
          </w:p>
        </w:tc>
      </w:tr>
      <w:tr w:rsidR="00AC2485" w:rsidRPr="00AB5DFA" w14:paraId="6ABF39F1" w14:textId="77777777">
        <w:trPr>
          <w:trHeight w:val="50"/>
        </w:trPr>
        <w:tc>
          <w:tcPr>
            <w:tcW w:w="3967" w:type="dxa"/>
          </w:tcPr>
          <w:p w14:paraId="43336B31" w14:textId="77777777" w:rsidR="00AC2485" w:rsidRPr="00AB5DFA" w:rsidRDefault="00AC2485" w:rsidP="00AC2485">
            <w:pPr>
              <w:autoSpaceDE w:val="0"/>
              <w:autoSpaceDN w:val="0"/>
              <w:adjustRightInd w:val="0"/>
              <w:spacing w:line="200" w:lineRule="exact"/>
              <w:ind w:left="371" w:hanging="371"/>
              <w:rPr>
                <w:rFonts w:cs="Times New Roman"/>
                <w:szCs w:val="22"/>
              </w:rPr>
            </w:pPr>
          </w:p>
        </w:tc>
        <w:tc>
          <w:tcPr>
            <w:tcW w:w="812" w:type="dxa"/>
          </w:tcPr>
          <w:p w14:paraId="26A416DC" w14:textId="77777777" w:rsidR="00AC2485" w:rsidRPr="00AB5DFA" w:rsidRDefault="00AC2485" w:rsidP="00AC2485">
            <w:pPr>
              <w:tabs>
                <w:tab w:val="decimal" w:pos="1370"/>
              </w:tabs>
              <w:spacing w:line="200" w:lineRule="exact"/>
              <w:rPr>
                <w:rFonts w:cs="Times New Roman"/>
                <w:color w:val="000000"/>
                <w:szCs w:val="22"/>
              </w:rPr>
            </w:pPr>
          </w:p>
        </w:tc>
        <w:tc>
          <w:tcPr>
            <w:tcW w:w="988" w:type="dxa"/>
            <w:tcBorders>
              <w:top w:val="single" w:sz="4" w:space="0" w:color="auto"/>
            </w:tcBorders>
            <w:vAlign w:val="bottom"/>
          </w:tcPr>
          <w:p w14:paraId="000DCA85" w14:textId="77777777" w:rsidR="00AC2485" w:rsidRPr="00AB5DFA" w:rsidRDefault="00AC2485" w:rsidP="00AC2485">
            <w:pPr>
              <w:tabs>
                <w:tab w:val="decimal" w:pos="780"/>
              </w:tabs>
              <w:spacing w:line="200" w:lineRule="exact"/>
              <w:ind w:right="-180"/>
              <w:rPr>
                <w:rFonts w:cs="Times New Roman"/>
                <w:b/>
                <w:bCs/>
                <w:szCs w:val="22"/>
              </w:rPr>
            </w:pPr>
          </w:p>
        </w:tc>
        <w:tc>
          <w:tcPr>
            <w:tcW w:w="279" w:type="dxa"/>
          </w:tcPr>
          <w:p w14:paraId="2C1F0691" w14:textId="77777777" w:rsidR="00AC2485" w:rsidRPr="00AB5DFA" w:rsidRDefault="00AC2485" w:rsidP="00AC2485">
            <w:pPr>
              <w:tabs>
                <w:tab w:val="decimal" w:pos="962"/>
              </w:tabs>
              <w:spacing w:line="200" w:lineRule="exact"/>
              <w:rPr>
                <w:rFonts w:cs="Times New Roman"/>
                <w:color w:val="000000"/>
                <w:szCs w:val="22"/>
              </w:rPr>
            </w:pPr>
          </w:p>
        </w:tc>
        <w:tc>
          <w:tcPr>
            <w:tcW w:w="981" w:type="dxa"/>
            <w:tcBorders>
              <w:top w:val="single" w:sz="4" w:space="0" w:color="auto"/>
            </w:tcBorders>
            <w:vAlign w:val="bottom"/>
          </w:tcPr>
          <w:p w14:paraId="3D4BAFA2" w14:textId="77777777" w:rsidR="00AC2485" w:rsidRPr="00AB5DFA" w:rsidRDefault="00AC2485" w:rsidP="00AC2485">
            <w:pPr>
              <w:tabs>
                <w:tab w:val="decimal" w:pos="781"/>
              </w:tabs>
              <w:spacing w:line="200" w:lineRule="exact"/>
              <w:ind w:right="-180"/>
              <w:rPr>
                <w:rFonts w:cs="Times New Roman"/>
                <w:b/>
                <w:bCs/>
                <w:szCs w:val="22"/>
              </w:rPr>
            </w:pPr>
          </w:p>
        </w:tc>
        <w:tc>
          <w:tcPr>
            <w:tcW w:w="279" w:type="dxa"/>
          </w:tcPr>
          <w:p w14:paraId="1B9DC1DB" w14:textId="77777777" w:rsidR="00AC2485" w:rsidRPr="00AB5DFA" w:rsidRDefault="00AC2485" w:rsidP="00AC2485">
            <w:pPr>
              <w:tabs>
                <w:tab w:val="decimal" w:pos="1370"/>
              </w:tabs>
              <w:spacing w:line="200" w:lineRule="exact"/>
              <w:jc w:val="right"/>
              <w:rPr>
                <w:rFonts w:cs="Times New Roman"/>
                <w:color w:val="000000"/>
                <w:szCs w:val="22"/>
              </w:rPr>
            </w:pPr>
          </w:p>
        </w:tc>
        <w:tc>
          <w:tcPr>
            <w:tcW w:w="981" w:type="dxa"/>
            <w:tcBorders>
              <w:top w:val="single" w:sz="4" w:space="0" w:color="auto"/>
            </w:tcBorders>
            <w:vAlign w:val="bottom"/>
          </w:tcPr>
          <w:p w14:paraId="0E22A689" w14:textId="77777777" w:rsidR="00AC2485" w:rsidRPr="00AB5DFA" w:rsidRDefault="00AC2485" w:rsidP="00AC2485">
            <w:pPr>
              <w:tabs>
                <w:tab w:val="decimal" w:pos="720"/>
              </w:tabs>
              <w:spacing w:line="200" w:lineRule="exact"/>
              <w:ind w:right="-180"/>
              <w:rPr>
                <w:rFonts w:cs="Times New Roman"/>
                <w:b/>
                <w:bCs/>
                <w:szCs w:val="22"/>
              </w:rPr>
            </w:pPr>
          </w:p>
        </w:tc>
        <w:tc>
          <w:tcPr>
            <w:tcW w:w="279" w:type="dxa"/>
            <w:vAlign w:val="bottom"/>
          </w:tcPr>
          <w:p w14:paraId="625B7D2E" w14:textId="77777777" w:rsidR="00AC2485" w:rsidRPr="00AB5DFA" w:rsidRDefault="00AC2485" w:rsidP="00AC2485">
            <w:pPr>
              <w:tabs>
                <w:tab w:val="decimal" w:pos="1370"/>
              </w:tabs>
              <w:spacing w:line="200" w:lineRule="exact"/>
              <w:jc w:val="right"/>
              <w:rPr>
                <w:rFonts w:cs="Times New Roman"/>
                <w:color w:val="000000"/>
                <w:szCs w:val="22"/>
              </w:rPr>
            </w:pPr>
          </w:p>
        </w:tc>
        <w:tc>
          <w:tcPr>
            <w:tcW w:w="981" w:type="dxa"/>
            <w:tcBorders>
              <w:top w:val="single" w:sz="4" w:space="0" w:color="auto"/>
            </w:tcBorders>
            <w:vAlign w:val="bottom"/>
          </w:tcPr>
          <w:p w14:paraId="6ADE3C61" w14:textId="77777777" w:rsidR="00AC2485" w:rsidRPr="00AB5DFA" w:rsidRDefault="00AC2485" w:rsidP="00AC2485">
            <w:pPr>
              <w:tabs>
                <w:tab w:val="decimal" w:pos="724"/>
              </w:tabs>
              <w:spacing w:line="200" w:lineRule="exact"/>
              <w:ind w:right="-180"/>
              <w:rPr>
                <w:rFonts w:cs="Times New Roman"/>
                <w:b/>
                <w:bCs/>
                <w:szCs w:val="22"/>
              </w:rPr>
            </w:pPr>
          </w:p>
        </w:tc>
      </w:tr>
      <w:tr w:rsidR="00AC2485" w:rsidRPr="00AB5DFA" w14:paraId="12B30002" w14:textId="77777777">
        <w:tc>
          <w:tcPr>
            <w:tcW w:w="3967" w:type="dxa"/>
          </w:tcPr>
          <w:p w14:paraId="451EB12F" w14:textId="77777777" w:rsidR="00AC2485" w:rsidRPr="00AB5DFA" w:rsidRDefault="00AC2485" w:rsidP="00AC2485">
            <w:pPr>
              <w:spacing w:line="240" w:lineRule="atLeast"/>
              <w:ind w:right="-18"/>
              <w:rPr>
                <w:rFonts w:cs="Times New Roman"/>
                <w:b/>
                <w:bCs/>
                <w:szCs w:val="22"/>
                <w:lang w:val="en-US"/>
              </w:rPr>
            </w:pPr>
            <w:r w:rsidRPr="00AB5DFA">
              <w:rPr>
                <w:rFonts w:cs="Times New Roman"/>
                <w:b/>
                <w:bCs/>
                <w:szCs w:val="22"/>
                <w:lang w:val="en-US"/>
              </w:rPr>
              <w:t xml:space="preserve">Total </w:t>
            </w:r>
          </w:p>
        </w:tc>
        <w:tc>
          <w:tcPr>
            <w:tcW w:w="812" w:type="dxa"/>
          </w:tcPr>
          <w:p w14:paraId="458041B9" w14:textId="77777777" w:rsidR="00AC2485" w:rsidRPr="00AB5DFA" w:rsidRDefault="00AC2485" w:rsidP="00AC2485">
            <w:pPr>
              <w:tabs>
                <w:tab w:val="decimal" w:pos="1370"/>
              </w:tabs>
              <w:spacing w:line="240" w:lineRule="atLeast"/>
              <w:rPr>
                <w:rFonts w:cs="Times New Roman"/>
                <w:b/>
                <w:bCs/>
                <w:szCs w:val="22"/>
              </w:rPr>
            </w:pPr>
          </w:p>
        </w:tc>
        <w:tc>
          <w:tcPr>
            <w:tcW w:w="988" w:type="dxa"/>
            <w:tcBorders>
              <w:bottom w:val="double" w:sz="4" w:space="0" w:color="auto"/>
            </w:tcBorders>
            <w:vAlign w:val="bottom"/>
          </w:tcPr>
          <w:p w14:paraId="64663464" w14:textId="0C4B737A" w:rsidR="00AC2485" w:rsidRPr="00FC59A9" w:rsidRDefault="00AC2485" w:rsidP="00AC2485">
            <w:pPr>
              <w:pStyle w:val="acctfourfigures"/>
              <w:ind w:right="-180"/>
              <w:rPr>
                <w:rFonts w:cs="Times New Roman"/>
                <w:b/>
                <w:bCs/>
                <w:szCs w:val="22"/>
              </w:rPr>
            </w:pPr>
            <w:r>
              <w:rPr>
                <w:rFonts w:cs="Times New Roman"/>
                <w:b/>
                <w:bCs/>
                <w:szCs w:val="22"/>
              </w:rPr>
              <w:t>453,542</w:t>
            </w:r>
          </w:p>
        </w:tc>
        <w:tc>
          <w:tcPr>
            <w:tcW w:w="279" w:type="dxa"/>
          </w:tcPr>
          <w:p w14:paraId="3FF4C688" w14:textId="77777777" w:rsidR="00AC2485" w:rsidRPr="00FC59A9" w:rsidRDefault="00AC2485" w:rsidP="00AC2485">
            <w:pPr>
              <w:tabs>
                <w:tab w:val="decimal" w:pos="962"/>
              </w:tabs>
              <w:spacing w:line="240" w:lineRule="atLeast"/>
              <w:rPr>
                <w:rFonts w:cs="Times New Roman"/>
                <w:b/>
                <w:bCs/>
                <w:color w:val="000000"/>
                <w:szCs w:val="22"/>
              </w:rPr>
            </w:pPr>
          </w:p>
        </w:tc>
        <w:tc>
          <w:tcPr>
            <w:tcW w:w="981" w:type="dxa"/>
            <w:tcBorders>
              <w:bottom w:val="double" w:sz="4" w:space="0" w:color="auto"/>
            </w:tcBorders>
            <w:vAlign w:val="bottom"/>
          </w:tcPr>
          <w:p w14:paraId="2C711FF5" w14:textId="77777777" w:rsidR="00AC2485" w:rsidRPr="00FC59A9" w:rsidRDefault="00AC2485" w:rsidP="00AC2485">
            <w:pPr>
              <w:pStyle w:val="acctfourfigures"/>
              <w:tabs>
                <w:tab w:val="clear" w:pos="765"/>
                <w:tab w:val="decimal" w:pos="781"/>
              </w:tabs>
              <w:spacing w:line="240" w:lineRule="atLeast"/>
              <w:ind w:right="-180"/>
              <w:rPr>
                <w:rFonts w:cs="Times New Roman"/>
                <w:b/>
                <w:bCs/>
                <w:szCs w:val="22"/>
              </w:rPr>
            </w:pPr>
            <w:r w:rsidRPr="00FC59A9">
              <w:rPr>
                <w:rFonts w:cs="Times New Roman"/>
                <w:b/>
                <w:bCs/>
                <w:szCs w:val="22"/>
                <w:lang w:bidi="th-TH"/>
              </w:rPr>
              <w:t>318,518</w:t>
            </w:r>
          </w:p>
        </w:tc>
        <w:tc>
          <w:tcPr>
            <w:tcW w:w="279" w:type="dxa"/>
          </w:tcPr>
          <w:p w14:paraId="0AE3B799" w14:textId="77777777" w:rsidR="00AC2485" w:rsidRPr="00FC59A9" w:rsidRDefault="00AC2485" w:rsidP="00AC2485">
            <w:pPr>
              <w:tabs>
                <w:tab w:val="decimal" w:pos="1370"/>
              </w:tabs>
              <w:spacing w:line="240" w:lineRule="atLeast"/>
              <w:jc w:val="right"/>
              <w:rPr>
                <w:rFonts w:cs="Times New Roman"/>
                <w:b/>
                <w:bCs/>
                <w:color w:val="000000"/>
                <w:szCs w:val="22"/>
              </w:rPr>
            </w:pPr>
          </w:p>
        </w:tc>
        <w:tc>
          <w:tcPr>
            <w:tcW w:w="981" w:type="dxa"/>
            <w:tcBorders>
              <w:bottom w:val="double" w:sz="4" w:space="0" w:color="auto"/>
            </w:tcBorders>
            <w:vAlign w:val="bottom"/>
          </w:tcPr>
          <w:p w14:paraId="5D0727E5" w14:textId="28A8F9A4" w:rsidR="00AC2485" w:rsidRPr="00FC59A9" w:rsidRDefault="00AC2485" w:rsidP="00AC2485">
            <w:pPr>
              <w:pStyle w:val="acctfourfigures"/>
              <w:tabs>
                <w:tab w:val="clear" w:pos="765"/>
                <w:tab w:val="decimal" w:pos="720"/>
              </w:tabs>
              <w:ind w:right="-180"/>
              <w:rPr>
                <w:rFonts w:cs="Times New Roman"/>
                <w:b/>
                <w:bCs/>
                <w:szCs w:val="22"/>
              </w:rPr>
            </w:pPr>
            <w:r>
              <w:rPr>
                <w:rFonts w:cs="Times New Roman"/>
                <w:b/>
                <w:bCs/>
                <w:szCs w:val="22"/>
              </w:rPr>
              <w:t>453,684</w:t>
            </w:r>
          </w:p>
        </w:tc>
        <w:tc>
          <w:tcPr>
            <w:tcW w:w="279" w:type="dxa"/>
            <w:vAlign w:val="bottom"/>
          </w:tcPr>
          <w:p w14:paraId="769268AF" w14:textId="77777777" w:rsidR="00AC2485" w:rsidRPr="00AB5DFA" w:rsidRDefault="00AC2485" w:rsidP="00AC2485">
            <w:pPr>
              <w:tabs>
                <w:tab w:val="decimal" w:pos="1370"/>
              </w:tabs>
              <w:spacing w:line="240" w:lineRule="atLeast"/>
              <w:jc w:val="right"/>
              <w:rPr>
                <w:rFonts w:cs="Times New Roman"/>
                <w:b/>
                <w:bCs/>
                <w:color w:val="000000"/>
                <w:szCs w:val="22"/>
              </w:rPr>
            </w:pPr>
          </w:p>
        </w:tc>
        <w:tc>
          <w:tcPr>
            <w:tcW w:w="981" w:type="dxa"/>
            <w:tcBorders>
              <w:bottom w:val="double" w:sz="4" w:space="0" w:color="auto"/>
            </w:tcBorders>
            <w:vAlign w:val="bottom"/>
          </w:tcPr>
          <w:p w14:paraId="69C70260" w14:textId="77777777" w:rsidR="00AC2485" w:rsidRPr="00AB5DFA" w:rsidRDefault="00AC2485" w:rsidP="00AC2485">
            <w:pPr>
              <w:pStyle w:val="acctfourfigures"/>
              <w:tabs>
                <w:tab w:val="clear" w:pos="765"/>
                <w:tab w:val="decimal" w:pos="724"/>
              </w:tabs>
              <w:spacing w:line="240" w:lineRule="atLeast"/>
              <w:ind w:right="-180"/>
              <w:rPr>
                <w:rFonts w:cs="Times New Roman"/>
                <w:b/>
                <w:bCs/>
                <w:szCs w:val="22"/>
              </w:rPr>
            </w:pPr>
            <w:r w:rsidRPr="00FC59A9">
              <w:rPr>
                <w:rFonts w:cs="Times New Roman"/>
                <w:b/>
                <w:bCs/>
                <w:szCs w:val="22"/>
              </w:rPr>
              <w:t>318,58</w:t>
            </w:r>
            <w:r>
              <w:rPr>
                <w:rFonts w:cs="Times New Roman"/>
                <w:b/>
                <w:bCs/>
                <w:szCs w:val="22"/>
              </w:rPr>
              <w:t>0</w:t>
            </w:r>
          </w:p>
        </w:tc>
      </w:tr>
    </w:tbl>
    <w:p w14:paraId="506BC51D" w14:textId="77777777" w:rsidR="009630F1" w:rsidRDefault="009630F1" w:rsidP="00BE589A">
      <w:pPr>
        <w:pStyle w:val="index"/>
        <w:ind w:left="567"/>
        <w:jc w:val="both"/>
        <w:rPr>
          <w:rFonts w:cs="Times New Roman"/>
        </w:rPr>
      </w:pPr>
    </w:p>
    <w:p w14:paraId="695AAF76" w14:textId="5B123348" w:rsidR="009E1A59" w:rsidRPr="0012708E" w:rsidRDefault="009E1A59" w:rsidP="0093239C">
      <w:pPr>
        <w:ind w:left="540"/>
        <w:rPr>
          <w:rFonts w:cs="Times New Roman"/>
          <w:b/>
          <w:bCs/>
          <w:i/>
          <w:iCs/>
        </w:rPr>
      </w:pPr>
      <w:r w:rsidRPr="0012708E">
        <w:rPr>
          <w:rFonts w:cs="Times New Roman"/>
          <w:b/>
          <w:bCs/>
          <w:i/>
          <w:iCs/>
        </w:rPr>
        <w:t>Income tax recognised in other comprehensive income</w:t>
      </w:r>
    </w:p>
    <w:p w14:paraId="2F120396" w14:textId="77777777" w:rsidR="007F79F6" w:rsidRDefault="007F79F6" w:rsidP="00BE589A">
      <w:pPr>
        <w:pStyle w:val="index"/>
        <w:ind w:left="567"/>
        <w:jc w:val="both"/>
        <w:rPr>
          <w:rFonts w:cs="Times New Roman"/>
        </w:rPr>
      </w:pPr>
    </w:p>
    <w:tbl>
      <w:tblPr>
        <w:tblW w:w="9813" w:type="dxa"/>
        <w:tblInd w:w="450" w:type="dxa"/>
        <w:tblLayout w:type="fixed"/>
        <w:tblCellMar>
          <w:left w:w="79" w:type="dxa"/>
          <w:right w:w="79" w:type="dxa"/>
        </w:tblCellMar>
        <w:tblLook w:val="0000" w:firstRow="0" w:lastRow="0" w:firstColumn="0" w:lastColumn="0" w:noHBand="0" w:noVBand="0"/>
      </w:tblPr>
      <w:tblGrid>
        <w:gridCol w:w="3240"/>
        <w:gridCol w:w="948"/>
        <w:gridCol w:w="178"/>
        <w:gridCol w:w="947"/>
        <w:gridCol w:w="178"/>
        <w:gridCol w:w="947"/>
        <w:gridCol w:w="178"/>
        <w:gridCol w:w="947"/>
        <w:gridCol w:w="178"/>
        <w:gridCol w:w="30"/>
        <w:gridCol w:w="900"/>
        <w:gridCol w:w="17"/>
        <w:gridCol w:w="178"/>
        <w:gridCol w:w="26"/>
        <w:gridCol w:w="921"/>
      </w:tblGrid>
      <w:tr w:rsidR="006C2ED8" w:rsidRPr="007E65DA" w14:paraId="42AD6167" w14:textId="77777777">
        <w:trPr>
          <w:cantSplit/>
          <w:trHeight w:val="243"/>
        </w:trPr>
        <w:tc>
          <w:tcPr>
            <w:tcW w:w="3240" w:type="dxa"/>
            <w:vAlign w:val="bottom"/>
          </w:tcPr>
          <w:p w14:paraId="19D7E16B" w14:textId="77777777" w:rsidR="006C2ED8" w:rsidRPr="007E65DA" w:rsidRDefault="006C2ED8">
            <w:pPr>
              <w:spacing w:line="240" w:lineRule="atLeast"/>
              <w:ind w:right="-169" w:firstLine="8"/>
              <w:rPr>
                <w:rFonts w:cs="Times New Roman"/>
                <w:b/>
                <w:bCs/>
                <w:i/>
                <w:iCs/>
                <w:szCs w:val="22"/>
                <w:lang w:val="en-US" w:bidi="th-TH"/>
              </w:rPr>
            </w:pPr>
          </w:p>
        </w:tc>
        <w:tc>
          <w:tcPr>
            <w:tcW w:w="6573" w:type="dxa"/>
            <w:gridSpan w:val="14"/>
          </w:tcPr>
          <w:p w14:paraId="09EF76CE" w14:textId="77777777" w:rsidR="006C2ED8" w:rsidRPr="007E65DA" w:rsidRDefault="006C2ED8">
            <w:pPr>
              <w:pStyle w:val="acctfourfigures"/>
              <w:tabs>
                <w:tab w:val="clear" w:pos="765"/>
              </w:tabs>
              <w:spacing w:line="240" w:lineRule="atLeast"/>
              <w:ind w:left="-79" w:right="-79"/>
              <w:jc w:val="center"/>
              <w:rPr>
                <w:rFonts w:cs="Times New Roman"/>
                <w:b/>
                <w:bCs/>
                <w:szCs w:val="22"/>
              </w:rPr>
            </w:pPr>
            <w:r w:rsidRPr="007E65DA">
              <w:rPr>
                <w:rFonts w:cs="Times New Roman"/>
                <w:b/>
                <w:bCs/>
                <w:szCs w:val="22"/>
              </w:rPr>
              <w:t>Consolidated and the Bank</w:t>
            </w:r>
          </w:p>
        </w:tc>
      </w:tr>
      <w:tr w:rsidR="006C2ED8" w:rsidRPr="007E65DA" w14:paraId="64EC94CF" w14:textId="77777777">
        <w:trPr>
          <w:cantSplit/>
          <w:trHeight w:val="243"/>
        </w:trPr>
        <w:tc>
          <w:tcPr>
            <w:tcW w:w="3240" w:type="dxa"/>
            <w:vAlign w:val="bottom"/>
          </w:tcPr>
          <w:p w14:paraId="107E7879" w14:textId="77777777" w:rsidR="006C2ED8" w:rsidRPr="007E65DA" w:rsidRDefault="006C2ED8">
            <w:pPr>
              <w:spacing w:line="240" w:lineRule="atLeast"/>
              <w:ind w:right="-169" w:firstLine="8"/>
              <w:rPr>
                <w:rFonts w:cs="Times New Roman"/>
                <w:b/>
                <w:bCs/>
                <w:i/>
                <w:iCs/>
                <w:szCs w:val="22"/>
                <w:lang w:eastAsia="th-TH"/>
              </w:rPr>
            </w:pPr>
            <w:r w:rsidRPr="007E65DA">
              <w:rPr>
                <w:rFonts w:cs="Times New Roman"/>
                <w:b/>
                <w:bCs/>
                <w:i/>
                <w:iCs/>
                <w:szCs w:val="22"/>
                <w:lang w:val="en-US" w:bidi="th-TH"/>
              </w:rPr>
              <w:t>For the six-month periods ended</w:t>
            </w:r>
          </w:p>
        </w:tc>
        <w:tc>
          <w:tcPr>
            <w:tcW w:w="6573" w:type="dxa"/>
            <w:gridSpan w:val="14"/>
          </w:tcPr>
          <w:p w14:paraId="5EE07B71" w14:textId="77777777" w:rsidR="006C2ED8" w:rsidRPr="007E65DA" w:rsidRDefault="006C2ED8">
            <w:pPr>
              <w:pStyle w:val="acctfourfigures"/>
              <w:tabs>
                <w:tab w:val="clear" w:pos="765"/>
              </w:tabs>
              <w:spacing w:line="240" w:lineRule="atLeast"/>
              <w:ind w:left="-79" w:right="-79"/>
              <w:jc w:val="center"/>
              <w:rPr>
                <w:rFonts w:cs="Times New Roman"/>
                <w:szCs w:val="22"/>
              </w:rPr>
            </w:pPr>
          </w:p>
        </w:tc>
      </w:tr>
      <w:tr w:rsidR="006C2ED8" w:rsidRPr="007E65DA" w14:paraId="7F7B44F7" w14:textId="77777777">
        <w:trPr>
          <w:cantSplit/>
          <w:trHeight w:val="243"/>
        </w:trPr>
        <w:tc>
          <w:tcPr>
            <w:tcW w:w="3240" w:type="dxa"/>
          </w:tcPr>
          <w:p w14:paraId="6315C594" w14:textId="77777777" w:rsidR="006C2ED8" w:rsidRPr="007E65DA" w:rsidRDefault="006C2ED8">
            <w:pPr>
              <w:spacing w:line="240" w:lineRule="atLeast"/>
              <w:rPr>
                <w:rFonts w:cs="Times New Roman"/>
                <w:b/>
                <w:bCs/>
                <w:i/>
                <w:iCs/>
                <w:szCs w:val="22"/>
              </w:rPr>
            </w:pPr>
            <w:r w:rsidRPr="007E65DA">
              <w:rPr>
                <w:rFonts w:cs="Times New Roman"/>
                <w:szCs w:val="22"/>
              </w:rPr>
              <w:t xml:space="preserve">   </w:t>
            </w:r>
            <w:r w:rsidRPr="007E65DA">
              <w:rPr>
                <w:rFonts w:cs="Times New Roman"/>
                <w:b/>
                <w:bCs/>
                <w:i/>
                <w:iCs/>
                <w:szCs w:val="22"/>
              </w:rPr>
              <w:t>30 June</w:t>
            </w:r>
          </w:p>
        </w:tc>
        <w:tc>
          <w:tcPr>
            <w:tcW w:w="3198" w:type="dxa"/>
            <w:gridSpan w:val="5"/>
            <w:vAlign w:val="bottom"/>
          </w:tcPr>
          <w:p w14:paraId="5549ACAF" w14:textId="77777777" w:rsidR="006C2ED8" w:rsidRPr="007E65DA" w:rsidRDefault="006C2ED8">
            <w:pPr>
              <w:pStyle w:val="acctfourfigures"/>
              <w:tabs>
                <w:tab w:val="clear" w:pos="765"/>
              </w:tabs>
              <w:spacing w:line="240" w:lineRule="atLeast"/>
              <w:ind w:left="-79" w:right="-79"/>
              <w:jc w:val="center"/>
              <w:rPr>
                <w:rFonts w:cs="Times New Roman"/>
                <w:szCs w:val="22"/>
              </w:rPr>
            </w:pPr>
            <w:r w:rsidRPr="007E65DA">
              <w:rPr>
                <w:rFonts w:cs="Times New Roman"/>
                <w:szCs w:val="22"/>
                <w:lang w:bidi="th-TH"/>
              </w:rPr>
              <w:t>202</w:t>
            </w:r>
            <w:r>
              <w:rPr>
                <w:rFonts w:cs="Times New Roman"/>
                <w:szCs w:val="22"/>
                <w:lang w:bidi="th-TH"/>
              </w:rPr>
              <w:t>5</w:t>
            </w:r>
          </w:p>
        </w:tc>
        <w:tc>
          <w:tcPr>
            <w:tcW w:w="178" w:type="dxa"/>
          </w:tcPr>
          <w:p w14:paraId="0672A153" w14:textId="77777777" w:rsidR="006C2ED8" w:rsidRPr="007E65DA" w:rsidRDefault="006C2ED8">
            <w:pPr>
              <w:pStyle w:val="acctfourfigures"/>
              <w:tabs>
                <w:tab w:val="clear" w:pos="765"/>
              </w:tabs>
              <w:spacing w:line="240" w:lineRule="atLeast"/>
              <w:ind w:left="-79" w:right="-79"/>
              <w:jc w:val="center"/>
              <w:rPr>
                <w:rFonts w:cs="Times New Roman"/>
                <w:szCs w:val="22"/>
              </w:rPr>
            </w:pPr>
          </w:p>
        </w:tc>
        <w:tc>
          <w:tcPr>
            <w:tcW w:w="3197" w:type="dxa"/>
            <w:gridSpan w:val="8"/>
          </w:tcPr>
          <w:p w14:paraId="76A3A845" w14:textId="77777777" w:rsidR="006C2ED8" w:rsidRPr="007E65DA" w:rsidRDefault="006C2ED8">
            <w:pPr>
              <w:pStyle w:val="acctfourfigures"/>
              <w:tabs>
                <w:tab w:val="clear" w:pos="765"/>
              </w:tabs>
              <w:spacing w:line="240" w:lineRule="atLeast"/>
              <w:ind w:left="-79" w:right="-79"/>
              <w:jc w:val="center"/>
              <w:rPr>
                <w:rFonts w:cs="Times New Roman"/>
                <w:szCs w:val="22"/>
              </w:rPr>
            </w:pPr>
            <w:r w:rsidRPr="007E65DA">
              <w:rPr>
                <w:rFonts w:cs="Times New Roman"/>
                <w:szCs w:val="22"/>
                <w:lang w:bidi="th-TH"/>
              </w:rPr>
              <w:t>202</w:t>
            </w:r>
            <w:r>
              <w:rPr>
                <w:rFonts w:cs="Times New Roman"/>
                <w:szCs w:val="22"/>
                <w:lang w:bidi="th-TH"/>
              </w:rPr>
              <w:t>4</w:t>
            </w:r>
          </w:p>
        </w:tc>
      </w:tr>
      <w:tr w:rsidR="006C2ED8" w:rsidRPr="007E65DA" w14:paraId="0A391B32" w14:textId="77777777">
        <w:trPr>
          <w:cantSplit/>
          <w:trHeight w:val="243"/>
        </w:trPr>
        <w:tc>
          <w:tcPr>
            <w:tcW w:w="3240" w:type="dxa"/>
          </w:tcPr>
          <w:p w14:paraId="3711B922" w14:textId="77777777" w:rsidR="006C2ED8" w:rsidRPr="007E65DA" w:rsidRDefault="006C2ED8">
            <w:pPr>
              <w:spacing w:line="240" w:lineRule="atLeast"/>
              <w:rPr>
                <w:rFonts w:cs="Times New Roman"/>
                <w:szCs w:val="22"/>
              </w:rPr>
            </w:pPr>
          </w:p>
        </w:tc>
        <w:tc>
          <w:tcPr>
            <w:tcW w:w="948" w:type="dxa"/>
          </w:tcPr>
          <w:p w14:paraId="3DF81B81" w14:textId="3A3FDDCC" w:rsidR="006C2ED8" w:rsidRPr="007E65DA" w:rsidRDefault="006C2ED8">
            <w:pPr>
              <w:pStyle w:val="acctfourfigures"/>
              <w:tabs>
                <w:tab w:val="clear" w:pos="765"/>
              </w:tabs>
              <w:spacing w:line="240" w:lineRule="atLeast"/>
              <w:ind w:left="-79" w:right="-79"/>
              <w:jc w:val="center"/>
              <w:rPr>
                <w:rFonts w:cs="Times New Roman"/>
                <w:szCs w:val="22"/>
              </w:rPr>
            </w:pPr>
          </w:p>
        </w:tc>
        <w:tc>
          <w:tcPr>
            <w:tcW w:w="178" w:type="dxa"/>
          </w:tcPr>
          <w:p w14:paraId="7243E8A5" w14:textId="77777777" w:rsidR="006C2ED8" w:rsidRPr="007E65DA" w:rsidRDefault="006C2ED8">
            <w:pPr>
              <w:pStyle w:val="acctfourfigures"/>
              <w:spacing w:line="240" w:lineRule="atLeast"/>
              <w:ind w:left="-79" w:right="-79"/>
              <w:jc w:val="center"/>
              <w:rPr>
                <w:rFonts w:cs="Times New Roman"/>
                <w:szCs w:val="22"/>
              </w:rPr>
            </w:pPr>
          </w:p>
        </w:tc>
        <w:tc>
          <w:tcPr>
            <w:tcW w:w="947" w:type="dxa"/>
          </w:tcPr>
          <w:p w14:paraId="3240F867" w14:textId="77777777" w:rsidR="006C2ED8" w:rsidRPr="004665BD" w:rsidRDefault="006C2ED8">
            <w:pPr>
              <w:pStyle w:val="acctfourfigures"/>
              <w:tabs>
                <w:tab w:val="clear" w:pos="765"/>
              </w:tabs>
              <w:spacing w:line="240" w:lineRule="atLeast"/>
              <w:ind w:left="-79" w:right="-79"/>
              <w:jc w:val="center"/>
              <w:rPr>
                <w:rFonts w:cs="Times New Roman"/>
                <w:szCs w:val="22"/>
              </w:rPr>
            </w:pPr>
            <w:r w:rsidRPr="004665BD">
              <w:rPr>
                <w:rFonts w:cs="Times New Roman"/>
                <w:szCs w:val="22"/>
              </w:rPr>
              <w:t>Tax</w:t>
            </w:r>
          </w:p>
        </w:tc>
        <w:tc>
          <w:tcPr>
            <w:tcW w:w="178" w:type="dxa"/>
          </w:tcPr>
          <w:p w14:paraId="01866801" w14:textId="77777777" w:rsidR="006C2ED8" w:rsidRPr="007E65DA" w:rsidRDefault="006C2ED8">
            <w:pPr>
              <w:pStyle w:val="acctfourfigures"/>
              <w:spacing w:line="240" w:lineRule="atLeast"/>
              <w:ind w:left="-79" w:right="-79"/>
              <w:jc w:val="center"/>
              <w:rPr>
                <w:rFonts w:cs="Times New Roman"/>
                <w:szCs w:val="22"/>
              </w:rPr>
            </w:pPr>
          </w:p>
        </w:tc>
        <w:tc>
          <w:tcPr>
            <w:tcW w:w="947" w:type="dxa"/>
          </w:tcPr>
          <w:p w14:paraId="1C50A703" w14:textId="39EB89CE" w:rsidR="006C2ED8" w:rsidRPr="007E65DA" w:rsidRDefault="006C2ED8">
            <w:pPr>
              <w:pStyle w:val="acctfourfigures"/>
              <w:tabs>
                <w:tab w:val="clear" w:pos="765"/>
              </w:tabs>
              <w:spacing w:line="240" w:lineRule="atLeast"/>
              <w:ind w:left="-79" w:right="-79"/>
              <w:jc w:val="center"/>
              <w:rPr>
                <w:rFonts w:cs="Times New Roman"/>
                <w:szCs w:val="22"/>
              </w:rPr>
            </w:pPr>
          </w:p>
        </w:tc>
        <w:tc>
          <w:tcPr>
            <w:tcW w:w="178" w:type="dxa"/>
          </w:tcPr>
          <w:p w14:paraId="5D23DDDB" w14:textId="77777777" w:rsidR="006C2ED8" w:rsidRPr="007E65DA" w:rsidRDefault="006C2ED8">
            <w:pPr>
              <w:pStyle w:val="acctfourfigures"/>
              <w:tabs>
                <w:tab w:val="clear" w:pos="765"/>
              </w:tabs>
              <w:spacing w:line="240" w:lineRule="atLeast"/>
              <w:ind w:left="-79" w:right="-79"/>
              <w:jc w:val="center"/>
              <w:rPr>
                <w:rFonts w:cs="Times New Roman"/>
                <w:szCs w:val="22"/>
              </w:rPr>
            </w:pPr>
          </w:p>
        </w:tc>
        <w:tc>
          <w:tcPr>
            <w:tcW w:w="947" w:type="dxa"/>
          </w:tcPr>
          <w:p w14:paraId="4402EFA4" w14:textId="1C127356" w:rsidR="006C2ED8" w:rsidRPr="007E65DA" w:rsidRDefault="006C2ED8">
            <w:pPr>
              <w:pStyle w:val="acctfourfigures"/>
              <w:tabs>
                <w:tab w:val="clear" w:pos="765"/>
              </w:tabs>
              <w:spacing w:line="240" w:lineRule="atLeast"/>
              <w:ind w:left="-79" w:right="-79"/>
              <w:jc w:val="center"/>
              <w:rPr>
                <w:rFonts w:cs="Times New Roman"/>
                <w:szCs w:val="22"/>
              </w:rPr>
            </w:pPr>
          </w:p>
        </w:tc>
        <w:tc>
          <w:tcPr>
            <w:tcW w:w="178" w:type="dxa"/>
          </w:tcPr>
          <w:p w14:paraId="3FB036E7" w14:textId="77777777" w:rsidR="006C2ED8" w:rsidRPr="007E65DA" w:rsidRDefault="006C2ED8">
            <w:pPr>
              <w:pStyle w:val="acctfourfigures"/>
              <w:tabs>
                <w:tab w:val="clear" w:pos="765"/>
              </w:tabs>
              <w:spacing w:line="240" w:lineRule="atLeast"/>
              <w:ind w:left="-79" w:right="-79"/>
              <w:jc w:val="center"/>
              <w:rPr>
                <w:rFonts w:cs="Times New Roman"/>
                <w:szCs w:val="22"/>
              </w:rPr>
            </w:pPr>
          </w:p>
        </w:tc>
        <w:tc>
          <w:tcPr>
            <w:tcW w:w="947" w:type="dxa"/>
            <w:gridSpan w:val="3"/>
          </w:tcPr>
          <w:p w14:paraId="66370AF7" w14:textId="3F2C9BFF" w:rsidR="006C2ED8" w:rsidRPr="004665BD" w:rsidRDefault="006C2ED8">
            <w:pPr>
              <w:pStyle w:val="acctfourfigures"/>
              <w:tabs>
                <w:tab w:val="clear" w:pos="765"/>
              </w:tabs>
              <w:spacing w:line="240" w:lineRule="atLeast"/>
              <w:ind w:left="-79" w:right="-79"/>
              <w:jc w:val="center"/>
              <w:rPr>
                <w:rFonts w:cs="Times New Roman"/>
                <w:szCs w:val="22"/>
              </w:rPr>
            </w:pPr>
          </w:p>
        </w:tc>
        <w:tc>
          <w:tcPr>
            <w:tcW w:w="178" w:type="dxa"/>
          </w:tcPr>
          <w:p w14:paraId="68AC97C5" w14:textId="77777777" w:rsidR="006C2ED8" w:rsidRPr="007E65DA" w:rsidRDefault="006C2ED8">
            <w:pPr>
              <w:pStyle w:val="acctfourfigures"/>
              <w:spacing w:line="240" w:lineRule="atLeast"/>
              <w:ind w:left="-79" w:right="-79"/>
              <w:jc w:val="center"/>
              <w:rPr>
                <w:rFonts w:cs="Times New Roman"/>
                <w:szCs w:val="22"/>
              </w:rPr>
            </w:pPr>
          </w:p>
        </w:tc>
        <w:tc>
          <w:tcPr>
            <w:tcW w:w="947" w:type="dxa"/>
            <w:gridSpan w:val="2"/>
          </w:tcPr>
          <w:p w14:paraId="40474BF0" w14:textId="0ADF795F" w:rsidR="006C2ED8" w:rsidRPr="007E65DA" w:rsidRDefault="006C2ED8">
            <w:pPr>
              <w:pStyle w:val="acctfourfigures"/>
              <w:tabs>
                <w:tab w:val="clear" w:pos="765"/>
              </w:tabs>
              <w:spacing w:line="240" w:lineRule="atLeast"/>
              <w:ind w:left="-79" w:right="-79"/>
              <w:jc w:val="center"/>
              <w:rPr>
                <w:rFonts w:cs="Times New Roman"/>
                <w:szCs w:val="22"/>
              </w:rPr>
            </w:pPr>
          </w:p>
        </w:tc>
      </w:tr>
      <w:tr w:rsidR="00326C80" w:rsidRPr="007E65DA" w14:paraId="6AA1DD9A" w14:textId="77777777">
        <w:trPr>
          <w:cantSplit/>
          <w:trHeight w:val="243"/>
        </w:trPr>
        <w:tc>
          <w:tcPr>
            <w:tcW w:w="3240" w:type="dxa"/>
          </w:tcPr>
          <w:p w14:paraId="499E1A4B" w14:textId="77777777" w:rsidR="00326C80" w:rsidRPr="007E65DA" w:rsidRDefault="00326C80" w:rsidP="00326C80">
            <w:pPr>
              <w:spacing w:line="240" w:lineRule="atLeast"/>
              <w:rPr>
                <w:rFonts w:cs="Times New Roman"/>
                <w:szCs w:val="22"/>
              </w:rPr>
            </w:pPr>
          </w:p>
        </w:tc>
        <w:tc>
          <w:tcPr>
            <w:tcW w:w="948" w:type="dxa"/>
          </w:tcPr>
          <w:p w14:paraId="51638A82" w14:textId="4321E37D" w:rsidR="00326C80" w:rsidRPr="007E65DA" w:rsidRDefault="00326C80" w:rsidP="00326C80">
            <w:pPr>
              <w:pStyle w:val="acctfourfigures"/>
              <w:tabs>
                <w:tab w:val="clear" w:pos="765"/>
              </w:tabs>
              <w:spacing w:line="240" w:lineRule="atLeast"/>
              <w:ind w:left="-79" w:right="-79"/>
              <w:jc w:val="center"/>
              <w:rPr>
                <w:rFonts w:cs="Times New Roman"/>
                <w:szCs w:val="22"/>
              </w:rPr>
            </w:pPr>
            <w:r w:rsidRPr="007E65DA">
              <w:rPr>
                <w:rFonts w:cs="Times New Roman"/>
                <w:szCs w:val="22"/>
              </w:rPr>
              <w:t>Before</w:t>
            </w:r>
          </w:p>
        </w:tc>
        <w:tc>
          <w:tcPr>
            <w:tcW w:w="178" w:type="dxa"/>
          </w:tcPr>
          <w:p w14:paraId="72C58034" w14:textId="77777777" w:rsidR="00326C80" w:rsidRPr="007E65DA" w:rsidRDefault="00326C80" w:rsidP="00326C80">
            <w:pPr>
              <w:pStyle w:val="acctfourfigures"/>
              <w:spacing w:line="240" w:lineRule="atLeast"/>
              <w:ind w:left="-79" w:right="-79"/>
              <w:jc w:val="center"/>
              <w:rPr>
                <w:rFonts w:cs="Times New Roman"/>
                <w:szCs w:val="22"/>
              </w:rPr>
            </w:pPr>
          </w:p>
        </w:tc>
        <w:tc>
          <w:tcPr>
            <w:tcW w:w="947" w:type="dxa"/>
          </w:tcPr>
          <w:p w14:paraId="1DD44913" w14:textId="4888CB1E" w:rsidR="00326C80" w:rsidRPr="004665BD" w:rsidRDefault="00326C80" w:rsidP="00326C80">
            <w:pPr>
              <w:pStyle w:val="acctfourfigures"/>
              <w:tabs>
                <w:tab w:val="clear" w:pos="765"/>
              </w:tabs>
              <w:spacing w:line="240" w:lineRule="atLeast"/>
              <w:ind w:left="-79" w:right="-79"/>
              <w:jc w:val="center"/>
              <w:rPr>
                <w:rFonts w:cs="Times New Roman"/>
                <w:szCs w:val="22"/>
              </w:rPr>
            </w:pPr>
            <w:r>
              <w:rPr>
                <w:rFonts w:cs="Times New Roman"/>
                <w:szCs w:val="22"/>
              </w:rPr>
              <w:t>(expense)</w:t>
            </w:r>
          </w:p>
        </w:tc>
        <w:tc>
          <w:tcPr>
            <w:tcW w:w="178" w:type="dxa"/>
          </w:tcPr>
          <w:p w14:paraId="74040CE1" w14:textId="77777777" w:rsidR="00326C80" w:rsidRPr="007E65DA" w:rsidRDefault="00326C80" w:rsidP="00326C80">
            <w:pPr>
              <w:pStyle w:val="acctfourfigures"/>
              <w:spacing w:line="240" w:lineRule="atLeast"/>
              <w:ind w:left="-79" w:right="-79"/>
              <w:jc w:val="center"/>
              <w:rPr>
                <w:rFonts w:cs="Times New Roman"/>
                <w:szCs w:val="22"/>
              </w:rPr>
            </w:pPr>
          </w:p>
        </w:tc>
        <w:tc>
          <w:tcPr>
            <w:tcW w:w="947" w:type="dxa"/>
          </w:tcPr>
          <w:p w14:paraId="5A6F0FAB" w14:textId="3A5BE1E4" w:rsidR="00326C80" w:rsidRPr="007E65DA" w:rsidRDefault="00326C80" w:rsidP="00326C80">
            <w:pPr>
              <w:pStyle w:val="acctfourfigures"/>
              <w:tabs>
                <w:tab w:val="clear" w:pos="765"/>
              </w:tabs>
              <w:spacing w:line="240" w:lineRule="atLeast"/>
              <w:ind w:left="-79" w:right="-79"/>
              <w:jc w:val="center"/>
              <w:rPr>
                <w:rFonts w:cs="Times New Roman"/>
                <w:szCs w:val="22"/>
              </w:rPr>
            </w:pPr>
            <w:r w:rsidRPr="007E65DA">
              <w:rPr>
                <w:rFonts w:cs="Times New Roman"/>
                <w:szCs w:val="22"/>
              </w:rPr>
              <w:t>Net of</w:t>
            </w:r>
          </w:p>
        </w:tc>
        <w:tc>
          <w:tcPr>
            <w:tcW w:w="178" w:type="dxa"/>
          </w:tcPr>
          <w:p w14:paraId="71B8FDBE" w14:textId="77777777" w:rsidR="00326C80" w:rsidRPr="007E65DA" w:rsidRDefault="00326C80" w:rsidP="00326C80">
            <w:pPr>
              <w:pStyle w:val="acctfourfigures"/>
              <w:tabs>
                <w:tab w:val="clear" w:pos="765"/>
              </w:tabs>
              <w:spacing w:line="240" w:lineRule="atLeast"/>
              <w:ind w:left="-79" w:right="-79"/>
              <w:jc w:val="center"/>
              <w:rPr>
                <w:rFonts w:cs="Times New Roman"/>
                <w:szCs w:val="22"/>
              </w:rPr>
            </w:pPr>
          </w:p>
        </w:tc>
        <w:tc>
          <w:tcPr>
            <w:tcW w:w="947" w:type="dxa"/>
          </w:tcPr>
          <w:p w14:paraId="60EB4E12" w14:textId="71F5C39D" w:rsidR="00326C80" w:rsidRPr="007E65DA" w:rsidRDefault="00326C80" w:rsidP="00326C80">
            <w:pPr>
              <w:pStyle w:val="acctfourfigures"/>
              <w:tabs>
                <w:tab w:val="clear" w:pos="765"/>
              </w:tabs>
              <w:spacing w:line="240" w:lineRule="atLeast"/>
              <w:ind w:left="-79" w:right="-79"/>
              <w:jc w:val="center"/>
              <w:rPr>
                <w:rFonts w:cs="Times New Roman"/>
                <w:szCs w:val="22"/>
              </w:rPr>
            </w:pPr>
            <w:r w:rsidRPr="007E65DA">
              <w:rPr>
                <w:rFonts w:cs="Times New Roman"/>
                <w:szCs w:val="22"/>
              </w:rPr>
              <w:t>Before</w:t>
            </w:r>
          </w:p>
        </w:tc>
        <w:tc>
          <w:tcPr>
            <w:tcW w:w="178" w:type="dxa"/>
          </w:tcPr>
          <w:p w14:paraId="3E1EDFAE" w14:textId="77777777" w:rsidR="00326C80" w:rsidRPr="007E65DA" w:rsidRDefault="00326C80" w:rsidP="00326C80">
            <w:pPr>
              <w:pStyle w:val="acctfourfigures"/>
              <w:tabs>
                <w:tab w:val="clear" w:pos="765"/>
              </w:tabs>
              <w:spacing w:line="240" w:lineRule="atLeast"/>
              <w:ind w:left="-79" w:right="-79"/>
              <w:jc w:val="center"/>
              <w:rPr>
                <w:rFonts w:cs="Times New Roman"/>
                <w:szCs w:val="22"/>
              </w:rPr>
            </w:pPr>
          </w:p>
        </w:tc>
        <w:tc>
          <w:tcPr>
            <w:tcW w:w="947" w:type="dxa"/>
            <w:gridSpan w:val="3"/>
          </w:tcPr>
          <w:p w14:paraId="4177F991" w14:textId="7C5E4B6D" w:rsidR="00326C80" w:rsidRPr="004665BD" w:rsidRDefault="00326C80" w:rsidP="00326C80">
            <w:pPr>
              <w:pStyle w:val="acctfourfigures"/>
              <w:tabs>
                <w:tab w:val="clear" w:pos="765"/>
              </w:tabs>
              <w:spacing w:line="240" w:lineRule="atLeast"/>
              <w:ind w:left="-79" w:right="-79"/>
              <w:jc w:val="center"/>
              <w:rPr>
                <w:rFonts w:cs="Times New Roman"/>
                <w:szCs w:val="22"/>
              </w:rPr>
            </w:pPr>
            <w:r w:rsidRPr="004665BD">
              <w:rPr>
                <w:rFonts w:cs="Times New Roman"/>
                <w:szCs w:val="22"/>
              </w:rPr>
              <w:t>Tax</w:t>
            </w:r>
          </w:p>
        </w:tc>
        <w:tc>
          <w:tcPr>
            <w:tcW w:w="178" w:type="dxa"/>
          </w:tcPr>
          <w:p w14:paraId="32AE03F9" w14:textId="77777777" w:rsidR="00326C80" w:rsidRPr="007E65DA" w:rsidRDefault="00326C80" w:rsidP="00326C80">
            <w:pPr>
              <w:pStyle w:val="acctfourfigures"/>
              <w:spacing w:line="240" w:lineRule="atLeast"/>
              <w:ind w:left="-79" w:right="-79"/>
              <w:jc w:val="center"/>
              <w:rPr>
                <w:rFonts w:cs="Times New Roman"/>
                <w:szCs w:val="22"/>
              </w:rPr>
            </w:pPr>
          </w:p>
        </w:tc>
        <w:tc>
          <w:tcPr>
            <w:tcW w:w="947" w:type="dxa"/>
            <w:gridSpan w:val="2"/>
          </w:tcPr>
          <w:p w14:paraId="58DB2832" w14:textId="48809C4B" w:rsidR="00326C80" w:rsidRPr="007E65DA" w:rsidRDefault="00326C80" w:rsidP="00326C80">
            <w:pPr>
              <w:pStyle w:val="acctfourfigures"/>
              <w:tabs>
                <w:tab w:val="clear" w:pos="765"/>
              </w:tabs>
              <w:spacing w:line="240" w:lineRule="atLeast"/>
              <w:ind w:left="-79" w:right="-79"/>
              <w:jc w:val="center"/>
              <w:rPr>
                <w:rFonts w:cs="Times New Roman"/>
                <w:szCs w:val="22"/>
              </w:rPr>
            </w:pPr>
            <w:r w:rsidRPr="007E65DA">
              <w:rPr>
                <w:rFonts w:cs="Times New Roman"/>
                <w:szCs w:val="22"/>
              </w:rPr>
              <w:t>Net of</w:t>
            </w:r>
          </w:p>
        </w:tc>
      </w:tr>
      <w:tr w:rsidR="006C2ED8" w:rsidRPr="007E65DA" w14:paraId="119B4E51" w14:textId="77777777">
        <w:trPr>
          <w:cantSplit/>
          <w:trHeight w:val="243"/>
        </w:trPr>
        <w:tc>
          <w:tcPr>
            <w:tcW w:w="3240" w:type="dxa"/>
          </w:tcPr>
          <w:p w14:paraId="4BD4FAF2" w14:textId="77777777" w:rsidR="006C2ED8" w:rsidRPr="007E65DA" w:rsidRDefault="006C2ED8">
            <w:pPr>
              <w:spacing w:line="240" w:lineRule="atLeast"/>
              <w:rPr>
                <w:rFonts w:cs="Times New Roman"/>
                <w:szCs w:val="22"/>
              </w:rPr>
            </w:pPr>
          </w:p>
        </w:tc>
        <w:tc>
          <w:tcPr>
            <w:tcW w:w="948" w:type="dxa"/>
          </w:tcPr>
          <w:p w14:paraId="44ABEF14" w14:textId="77777777" w:rsidR="006C2ED8" w:rsidRPr="007E65DA" w:rsidRDefault="006C2ED8">
            <w:pPr>
              <w:pStyle w:val="acctfourfigures"/>
              <w:tabs>
                <w:tab w:val="clear" w:pos="765"/>
              </w:tabs>
              <w:spacing w:line="240" w:lineRule="atLeast"/>
              <w:ind w:left="-79" w:right="-79"/>
              <w:jc w:val="center"/>
              <w:rPr>
                <w:rFonts w:cs="Times New Roman"/>
                <w:szCs w:val="22"/>
              </w:rPr>
            </w:pPr>
            <w:r w:rsidRPr="007E65DA">
              <w:rPr>
                <w:rFonts w:cs="Times New Roman"/>
                <w:szCs w:val="22"/>
              </w:rPr>
              <w:t>tax</w:t>
            </w:r>
          </w:p>
        </w:tc>
        <w:tc>
          <w:tcPr>
            <w:tcW w:w="178" w:type="dxa"/>
          </w:tcPr>
          <w:p w14:paraId="12FFB1F4" w14:textId="77777777" w:rsidR="006C2ED8" w:rsidRPr="007E65DA" w:rsidRDefault="006C2ED8">
            <w:pPr>
              <w:pStyle w:val="acctfourfigures"/>
              <w:spacing w:line="240" w:lineRule="atLeast"/>
              <w:ind w:left="-79" w:right="-79"/>
              <w:jc w:val="center"/>
              <w:rPr>
                <w:rFonts w:cs="Times New Roman"/>
                <w:szCs w:val="22"/>
              </w:rPr>
            </w:pPr>
          </w:p>
        </w:tc>
        <w:tc>
          <w:tcPr>
            <w:tcW w:w="947" w:type="dxa"/>
          </w:tcPr>
          <w:p w14:paraId="765A8F64" w14:textId="646E7B95" w:rsidR="006C2ED8" w:rsidRPr="004665BD" w:rsidRDefault="00F21213">
            <w:pPr>
              <w:pStyle w:val="acctfourfigures"/>
              <w:tabs>
                <w:tab w:val="clear" w:pos="765"/>
              </w:tabs>
              <w:spacing w:line="240" w:lineRule="atLeast"/>
              <w:ind w:left="-79" w:right="-79"/>
              <w:jc w:val="center"/>
              <w:rPr>
                <w:rFonts w:cs="Times New Roman"/>
                <w:szCs w:val="22"/>
              </w:rPr>
            </w:pPr>
            <w:r>
              <w:rPr>
                <w:rFonts w:cs="Times New Roman"/>
                <w:szCs w:val="22"/>
              </w:rPr>
              <w:t>income</w:t>
            </w:r>
          </w:p>
        </w:tc>
        <w:tc>
          <w:tcPr>
            <w:tcW w:w="178" w:type="dxa"/>
          </w:tcPr>
          <w:p w14:paraId="0B3BE08C" w14:textId="77777777" w:rsidR="006C2ED8" w:rsidRPr="007E65DA" w:rsidRDefault="006C2ED8">
            <w:pPr>
              <w:pStyle w:val="acctfourfigures"/>
              <w:spacing w:line="240" w:lineRule="atLeast"/>
              <w:ind w:left="-79" w:right="-79"/>
              <w:jc w:val="center"/>
              <w:rPr>
                <w:rFonts w:cs="Times New Roman"/>
                <w:szCs w:val="22"/>
              </w:rPr>
            </w:pPr>
          </w:p>
        </w:tc>
        <w:tc>
          <w:tcPr>
            <w:tcW w:w="947" w:type="dxa"/>
          </w:tcPr>
          <w:p w14:paraId="13222005" w14:textId="77777777" w:rsidR="006C2ED8" w:rsidRPr="007E65DA" w:rsidRDefault="006C2ED8">
            <w:pPr>
              <w:pStyle w:val="acctfourfigures"/>
              <w:tabs>
                <w:tab w:val="clear" w:pos="765"/>
              </w:tabs>
              <w:spacing w:line="240" w:lineRule="atLeast"/>
              <w:ind w:left="-79" w:right="-79"/>
              <w:jc w:val="center"/>
              <w:rPr>
                <w:rFonts w:cs="Times New Roman"/>
                <w:szCs w:val="22"/>
              </w:rPr>
            </w:pPr>
            <w:r w:rsidRPr="007E65DA">
              <w:rPr>
                <w:rFonts w:cs="Times New Roman"/>
                <w:szCs w:val="22"/>
              </w:rPr>
              <w:t>tax</w:t>
            </w:r>
          </w:p>
        </w:tc>
        <w:tc>
          <w:tcPr>
            <w:tcW w:w="178" w:type="dxa"/>
          </w:tcPr>
          <w:p w14:paraId="1F332C65" w14:textId="77777777" w:rsidR="006C2ED8" w:rsidRPr="007E65DA" w:rsidRDefault="006C2ED8">
            <w:pPr>
              <w:pStyle w:val="acctfourfigures"/>
              <w:tabs>
                <w:tab w:val="clear" w:pos="765"/>
              </w:tabs>
              <w:spacing w:line="240" w:lineRule="atLeast"/>
              <w:ind w:left="-79" w:right="-79"/>
              <w:jc w:val="center"/>
              <w:rPr>
                <w:rFonts w:cs="Times New Roman"/>
                <w:szCs w:val="22"/>
              </w:rPr>
            </w:pPr>
          </w:p>
        </w:tc>
        <w:tc>
          <w:tcPr>
            <w:tcW w:w="947" w:type="dxa"/>
          </w:tcPr>
          <w:p w14:paraId="093AEA99" w14:textId="77777777" w:rsidR="006C2ED8" w:rsidRPr="007E65DA" w:rsidRDefault="006C2ED8">
            <w:pPr>
              <w:pStyle w:val="acctfourfigures"/>
              <w:tabs>
                <w:tab w:val="clear" w:pos="765"/>
              </w:tabs>
              <w:spacing w:line="240" w:lineRule="atLeast"/>
              <w:ind w:left="-79" w:right="-79"/>
              <w:jc w:val="center"/>
              <w:rPr>
                <w:rFonts w:cs="Times New Roman"/>
                <w:szCs w:val="22"/>
              </w:rPr>
            </w:pPr>
            <w:r w:rsidRPr="007E65DA">
              <w:rPr>
                <w:rFonts w:cs="Times New Roman"/>
                <w:szCs w:val="22"/>
              </w:rPr>
              <w:t>tax</w:t>
            </w:r>
          </w:p>
        </w:tc>
        <w:tc>
          <w:tcPr>
            <w:tcW w:w="178" w:type="dxa"/>
          </w:tcPr>
          <w:p w14:paraId="3446A322" w14:textId="77777777" w:rsidR="006C2ED8" w:rsidRPr="007E65DA" w:rsidRDefault="006C2ED8">
            <w:pPr>
              <w:pStyle w:val="acctfourfigures"/>
              <w:tabs>
                <w:tab w:val="clear" w:pos="765"/>
              </w:tabs>
              <w:spacing w:line="240" w:lineRule="atLeast"/>
              <w:ind w:left="-79" w:right="-79"/>
              <w:jc w:val="center"/>
              <w:rPr>
                <w:rFonts w:cs="Times New Roman"/>
                <w:szCs w:val="22"/>
              </w:rPr>
            </w:pPr>
          </w:p>
        </w:tc>
        <w:tc>
          <w:tcPr>
            <w:tcW w:w="947" w:type="dxa"/>
            <w:gridSpan w:val="3"/>
          </w:tcPr>
          <w:p w14:paraId="14ED27FF" w14:textId="2E58D70E" w:rsidR="006C2ED8" w:rsidRPr="004665BD" w:rsidRDefault="00F21213">
            <w:pPr>
              <w:pStyle w:val="acctfourfigures"/>
              <w:tabs>
                <w:tab w:val="clear" w:pos="765"/>
              </w:tabs>
              <w:spacing w:line="240" w:lineRule="atLeast"/>
              <w:ind w:left="-79" w:right="-79"/>
              <w:jc w:val="center"/>
              <w:rPr>
                <w:rFonts w:cs="Times New Roman"/>
                <w:szCs w:val="22"/>
              </w:rPr>
            </w:pPr>
            <w:r w:rsidRPr="004665BD">
              <w:rPr>
                <w:rFonts w:cs="Times New Roman"/>
                <w:szCs w:val="22"/>
              </w:rPr>
              <w:t>expense</w:t>
            </w:r>
          </w:p>
        </w:tc>
        <w:tc>
          <w:tcPr>
            <w:tcW w:w="178" w:type="dxa"/>
          </w:tcPr>
          <w:p w14:paraId="6924108A" w14:textId="77777777" w:rsidR="006C2ED8" w:rsidRPr="007E65DA" w:rsidRDefault="006C2ED8">
            <w:pPr>
              <w:pStyle w:val="acctfourfigures"/>
              <w:spacing w:line="240" w:lineRule="atLeast"/>
              <w:ind w:left="-79" w:right="-79"/>
              <w:jc w:val="center"/>
              <w:rPr>
                <w:rFonts w:cs="Times New Roman"/>
                <w:szCs w:val="22"/>
              </w:rPr>
            </w:pPr>
          </w:p>
        </w:tc>
        <w:tc>
          <w:tcPr>
            <w:tcW w:w="947" w:type="dxa"/>
            <w:gridSpan w:val="2"/>
          </w:tcPr>
          <w:p w14:paraId="279B7319" w14:textId="77777777" w:rsidR="006C2ED8" w:rsidRPr="007E65DA" w:rsidRDefault="006C2ED8">
            <w:pPr>
              <w:pStyle w:val="acctfourfigures"/>
              <w:tabs>
                <w:tab w:val="clear" w:pos="765"/>
              </w:tabs>
              <w:spacing w:line="240" w:lineRule="atLeast"/>
              <w:ind w:left="-79" w:right="-79"/>
              <w:jc w:val="center"/>
              <w:rPr>
                <w:rFonts w:cs="Times New Roman"/>
                <w:szCs w:val="22"/>
              </w:rPr>
            </w:pPr>
            <w:r w:rsidRPr="007E65DA">
              <w:rPr>
                <w:rFonts w:cs="Times New Roman"/>
                <w:szCs w:val="22"/>
              </w:rPr>
              <w:t>tax</w:t>
            </w:r>
          </w:p>
        </w:tc>
      </w:tr>
      <w:tr w:rsidR="006C2ED8" w:rsidRPr="007E65DA" w14:paraId="299CDB90" w14:textId="77777777">
        <w:trPr>
          <w:cantSplit/>
          <w:trHeight w:val="243"/>
        </w:trPr>
        <w:tc>
          <w:tcPr>
            <w:tcW w:w="3240" w:type="dxa"/>
          </w:tcPr>
          <w:p w14:paraId="0E1830CD" w14:textId="77777777" w:rsidR="006C2ED8" w:rsidRPr="007E65DA" w:rsidRDefault="006C2ED8">
            <w:pPr>
              <w:spacing w:line="240" w:lineRule="atLeast"/>
              <w:rPr>
                <w:rFonts w:cs="Times New Roman"/>
                <w:szCs w:val="22"/>
              </w:rPr>
            </w:pPr>
          </w:p>
        </w:tc>
        <w:tc>
          <w:tcPr>
            <w:tcW w:w="6573" w:type="dxa"/>
            <w:gridSpan w:val="14"/>
          </w:tcPr>
          <w:p w14:paraId="5114E4DD" w14:textId="77777777" w:rsidR="006C2ED8" w:rsidRPr="007E65DA" w:rsidRDefault="006C2ED8">
            <w:pPr>
              <w:pStyle w:val="acctfourfigures"/>
              <w:tabs>
                <w:tab w:val="clear" w:pos="765"/>
              </w:tabs>
              <w:spacing w:line="240" w:lineRule="atLeast"/>
              <w:ind w:left="-79" w:right="-79"/>
              <w:jc w:val="center"/>
              <w:rPr>
                <w:rFonts w:cs="Times New Roman"/>
                <w:szCs w:val="22"/>
              </w:rPr>
            </w:pPr>
            <w:r w:rsidRPr="007E65DA">
              <w:rPr>
                <w:rFonts w:cs="Times New Roman"/>
                <w:i/>
                <w:iCs/>
                <w:szCs w:val="22"/>
              </w:rPr>
              <w:t>(in thousand Baht)</w:t>
            </w:r>
          </w:p>
        </w:tc>
      </w:tr>
      <w:tr w:rsidR="006C2ED8" w:rsidRPr="007E65DA" w14:paraId="3F5AD8B6" w14:textId="77777777">
        <w:trPr>
          <w:cantSplit/>
          <w:trHeight w:val="243"/>
        </w:trPr>
        <w:tc>
          <w:tcPr>
            <w:tcW w:w="3240" w:type="dxa"/>
          </w:tcPr>
          <w:p w14:paraId="019FDEA9" w14:textId="77777777" w:rsidR="006C2ED8" w:rsidRPr="007E65DA" w:rsidRDefault="006C2ED8">
            <w:pPr>
              <w:spacing w:line="240" w:lineRule="atLeast"/>
              <w:ind w:left="180" w:hanging="180"/>
              <w:rPr>
                <w:rFonts w:cs="Times New Roman"/>
                <w:szCs w:val="22"/>
              </w:rPr>
            </w:pPr>
            <w:r w:rsidRPr="007E65DA">
              <w:rPr>
                <w:rFonts w:cs="Times New Roman"/>
                <w:szCs w:val="22"/>
              </w:rPr>
              <w:t>Financial assets measured</w:t>
            </w:r>
          </w:p>
        </w:tc>
        <w:tc>
          <w:tcPr>
            <w:tcW w:w="948" w:type="dxa"/>
            <w:vAlign w:val="bottom"/>
          </w:tcPr>
          <w:p w14:paraId="6D2DA779" w14:textId="77777777" w:rsidR="006C2ED8" w:rsidRPr="007E65DA" w:rsidRDefault="006C2ED8">
            <w:pPr>
              <w:pStyle w:val="acctfourfigures"/>
              <w:tabs>
                <w:tab w:val="clear" w:pos="765"/>
                <w:tab w:val="decimal" w:pos="731"/>
              </w:tabs>
              <w:spacing w:line="240" w:lineRule="atLeast"/>
              <w:ind w:right="-31"/>
              <w:rPr>
                <w:rFonts w:cs="Times New Roman"/>
                <w:szCs w:val="22"/>
              </w:rPr>
            </w:pPr>
          </w:p>
        </w:tc>
        <w:tc>
          <w:tcPr>
            <w:tcW w:w="178" w:type="dxa"/>
            <w:vAlign w:val="bottom"/>
          </w:tcPr>
          <w:p w14:paraId="0B7EC200" w14:textId="77777777" w:rsidR="006C2ED8" w:rsidRPr="007E65DA" w:rsidRDefault="006C2ED8">
            <w:pPr>
              <w:pStyle w:val="acctfourfigures"/>
              <w:tabs>
                <w:tab w:val="clear" w:pos="765"/>
                <w:tab w:val="decimal" w:pos="731"/>
              </w:tabs>
              <w:spacing w:line="240" w:lineRule="atLeast"/>
              <w:ind w:right="14"/>
              <w:rPr>
                <w:rFonts w:cs="Times New Roman"/>
                <w:szCs w:val="22"/>
              </w:rPr>
            </w:pPr>
          </w:p>
        </w:tc>
        <w:tc>
          <w:tcPr>
            <w:tcW w:w="947" w:type="dxa"/>
            <w:vAlign w:val="bottom"/>
          </w:tcPr>
          <w:p w14:paraId="18E52E61" w14:textId="77777777" w:rsidR="006C2ED8" w:rsidRPr="007E65DA" w:rsidRDefault="006C2ED8">
            <w:pPr>
              <w:pStyle w:val="acctfourfigures"/>
              <w:tabs>
                <w:tab w:val="clear" w:pos="765"/>
                <w:tab w:val="decimal" w:pos="685"/>
              </w:tabs>
              <w:spacing w:line="240" w:lineRule="atLeast"/>
              <w:ind w:right="-166"/>
              <w:rPr>
                <w:rFonts w:cs="Times New Roman"/>
                <w:szCs w:val="22"/>
                <w:lang w:bidi="th-TH"/>
              </w:rPr>
            </w:pPr>
          </w:p>
        </w:tc>
        <w:tc>
          <w:tcPr>
            <w:tcW w:w="178" w:type="dxa"/>
            <w:vAlign w:val="bottom"/>
          </w:tcPr>
          <w:p w14:paraId="2B30F171" w14:textId="77777777" w:rsidR="006C2ED8" w:rsidRPr="007E65DA" w:rsidRDefault="006C2ED8">
            <w:pPr>
              <w:pStyle w:val="acctfourfigures"/>
              <w:tabs>
                <w:tab w:val="clear" w:pos="765"/>
                <w:tab w:val="decimal" w:pos="731"/>
              </w:tabs>
              <w:spacing w:line="240" w:lineRule="atLeast"/>
              <w:ind w:right="14"/>
              <w:rPr>
                <w:rFonts w:cs="Times New Roman"/>
                <w:szCs w:val="22"/>
              </w:rPr>
            </w:pPr>
          </w:p>
        </w:tc>
        <w:tc>
          <w:tcPr>
            <w:tcW w:w="947" w:type="dxa"/>
            <w:vAlign w:val="bottom"/>
          </w:tcPr>
          <w:p w14:paraId="0FAB4A5B" w14:textId="77777777" w:rsidR="006C2ED8" w:rsidRPr="007E65DA" w:rsidRDefault="006C2ED8">
            <w:pPr>
              <w:pStyle w:val="acctfourfigures"/>
              <w:tabs>
                <w:tab w:val="clear" w:pos="765"/>
                <w:tab w:val="decimal" w:pos="719"/>
              </w:tabs>
              <w:spacing w:line="240" w:lineRule="atLeast"/>
              <w:ind w:right="-31"/>
              <w:rPr>
                <w:rFonts w:cs="Times New Roman"/>
                <w:szCs w:val="22"/>
              </w:rPr>
            </w:pPr>
          </w:p>
        </w:tc>
        <w:tc>
          <w:tcPr>
            <w:tcW w:w="178" w:type="dxa"/>
            <w:vAlign w:val="bottom"/>
          </w:tcPr>
          <w:p w14:paraId="3950316B" w14:textId="77777777" w:rsidR="006C2ED8" w:rsidRPr="007E65DA" w:rsidRDefault="006C2ED8">
            <w:pPr>
              <w:pStyle w:val="acctfourfigures"/>
              <w:tabs>
                <w:tab w:val="clear" w:pos="765"/>
                <w:tab w:val="decimal" w:pos="731"/>
              </w:tabs>
              <w:spacing w:line="240" w:lineRule="atLeast"/>
              <w:ind w:right="14"/>
              <w:rPr>
                <w:rFonts w:cs="Times New Roman"/>
                <w:szCs w:val="22"/>
              </w:rPr>
            </w:pPr>
          </w:p>
        </w:tc>
        <w:tc>
          <w:tcPr>
            <w:tcW w:w="947" w:type="dxa"/>
            <w:vAlign w:val="bottom"/>
          </w:tcPr>
          <w:p w14:paraId="54849DBA" w14:textId="77777777" w:rsidR="006C2ED8" w:rsidRPr="007E65DA" w:rsidRDefault="006C2ED8">
            <w:pPr>
              <w:pStyle w:val="acctfourfigures"/>
              <w:tabs>
                <w:tab w:val="clear" w:pos="765"/>
                <w:tab w:val="decimal" w:pos="731"/>
              </w:tabs>
              <w:spacing w:line="240" w:lineRule="atLeast"/>
              <w:ind w:right="-31"/>
              <w:rPr>
                <w:rFonts w:cs="Times New Roman"/>
                <w:szCs w:val="22"/>
              </w:rPr>
            </w:pPr>
          </w:p>
        </w:tc>
        <w:tc>
          <w:tcPr>
            <w:tcW w:w="208" w:type="dxa"/>
            <w:gridSpan w:val="2"/>
            <w:vAlign w:val="bottom"/>
          </w:tcPr>
          <w:p w14:paraId="7EA3C9D3" w14:textId="77777777" w:rsidR="006C2ED8" w:rsidRPr="007E65DA" w:rsidRDefault="006C2ED8">
            <w:pPr>
              <w:pStyle w:val="acctfourfigures"/>
              <w:tabs>
                <w:tab w:val="clear" w:pos="765"/>
                <w:tab w:val="decimal" w:pos="731"/>
              </w:tabs>
              <w:spacing w:line="240" w:lineRule="atLeast"/>
              <w:ind w:right="14"/>
              <w:rPr>
                <w:rFonts w:cs="Times New Roman"/>
                <w:szCs w:val="22"/>
              </w:rPr>
            </w:pPr>
          </w:p>
        </w:tc>
        <w:tc>
          <w:tcPr>
            <w:tcW w:w="900" w:type="dxa"/>
            <w:vAlign w:val="bottom"/>
          </w:tcPr>
          <w:p w14:paraId="6C829B03" w14:textId="77777777" w:rsidR="006C2ED8" w:rsidRPr="007E65DA" w:rsidRDefault="006C2ED8">
            <w:pPr>
              <w:pStyle w:val="acctfourfigures"/>
              <w:tabs>
                <w:tab w:val="clear" w:pos="765"/>
                <w:tab w:val="decimal" w:pos="685"/>
              </w:tabs>
              <w:spacing w:line="240" w:lineRule="atLeast"/>
              <w:ind w:right="-166"/>
              <w:rPr>
                <w:rFonts w:cs="Times New Roman"/>
                <w:szCs w:val="22"/>
                <w:lang w:bidi="th-TH"/>
              </w:rPr>
            </w:pPr>
          </w:p>
        </w:tc>
        <w:tc>
          <w:tcPr>
            <w:tcW w:w="221" w:type="dxa"/>
            <w:gridSpan w:val="3"/>
            <w:vAlign w:val="bottom"/>
          </w:tcPr>
          <w:p w14:paraId="6981A990" w14:textId="77777777" w:rsidR="006C2ED8" w:rsidRPr="007E65DA" w:rsidRDefault="006C2ED8">
            <w:pPr>
              <w:pStyle w:val="acctfourfigures"/>
              <w:tabs>
                <w:tab w:val="clear" w:pos="765"/>
                <w:tab w:val="decimal" w:pos="731"/>
              </w:tabs>
              <w:spacing w:line="240" w:lineRule="atLeast"/>
              <w:ind w:right="14"/>
              <w:rPr>
                <w:rFonts w:cs="Times New Roman"/>
                <w:szCs w:val="22"/>
              </w:rPr>
            </w:pPr>
          </w:p>
        </w:tc>
        <w:tc>
          <w:tcPr>
            <w:tcW w:w="921" w:type="dxa"/>
            <w:vAlign w:val="bottom"/>
          </w:tcPr>
          <w:p w14:paraId="2E52F3AC" w14:textId="77777777" w:rsidR="006C2ED8" w:rsidRPr="007E65DA" w:rsidRDefault="006C2ED8">
            <w:pPr>
              <w:pStyle w:val="acctfourfigures"/>
              <w:tabs>
                <w:tab w:val="clear" w:pos="765"/>
                <w:tab w:val="decimal" w:pos="719"/>
              </w:tabs>
              <w:spacing w:line="240" w:lineRule="atLeast"/>
              <w:ind w:right="-31"/>
              <w:rPr>
                <w:rFonts w:cs="Times New Roman"/>
                <w:szCs w:val="22"/>
              </w:rPr>
            </w:pPr>
          </w:p>
        </w:tc>
      </w:tr>
      <w:tr w:rsidR="00275259" w:rsidRPr="007E65DA" w14:paraId="2188BA11" w14:textId="77777777">
        <w:trPr>
          <w:cantSplit/>
          <w:trHeight w:val="243"/>
        </w:trPr>
        <w:tc>
          <w:tcPr>
            <w:tcW w:w="3240" w:type="dxa"/>
          </w:tcPr>
          <w:p w14:paraId="1B38A60C" w14:textId="77777777" w:rsidR="00275259" w:rsidRPr="007E65DA" w:rsidRDefault="00275259" w:rsidP="00275259">
            <w:pPr>
              <w:tabs>
                <w:tab w:val="left" w:pos="100"/>
              </w:tabs>
              <w:spacing w:line="240" w:lineRule="atLeast"/>
              <w:ind w:left="370" w:hanging="270"/>
              <w:rPr>
                <w:rFonts w:cs="Times New Roman"/>
                <w:szCs w:val="22"/>
              </w:rPr>
            </w:pPr>
            <w:r w:rsidRPr="007E65DA">
              <w:rPr>
                <w:rFonts w:cs="Times New Roman"/>
                <w:szCs w:val="22"/>
              </w:rPr>
              <w:t>at FVOCI</w:t>
            </w:r>
          </w:p>
        </w:tc>
        <w:tc>
          <w:tcPr>
            <w:tcW w:w="948" w:type="dxa"/>
            <w:vAlign w:val="bottom"/>
          </w:tcPr>
          <w:p w14:paraId="6746CB5C" w14:textId="6AFCC6E9" w:rsidR="00275259" w:rsidRPr="00275259" w:rsidRDefault="00275259" w:rsidP="00275259">
            <w:pPr>
              <w:pStyle w:val="acctfourfigures"/>
              <w:tabs>
                <w:tab w:val="clear" w:pos="765"/>
                <w:tab w:val="decimal" w:pos="731"/>
              </w:tabs>
              <w:spacing w:line="240" w:lineRule="atLeast"/>
              <w:ind w:right="-31"/>
              <w:rPr>
                <w:rFonts w:cs="Times New Roman"/>
                <w:szCs w:val="22"/>
              </w:rPr>
            </w:pPr>
            <w:r w:rsidRPr="00AA6956">
              <w:rPr>
                <w:rFonts w:cs="Times New Roman"/>
                <w:szCs w:val="22"/>
                <w:lang w:val="en-US" w:bidi="th-TH"/>
              </w:rPr>
              <w:t>2,080</w:t>
            </w:r>
          </w:p>
        </w:tc>
        <w:tc>
          <w:tcPr>
            <w:tcW w:w="178" w:type="dxa"/>
            <w:vAlign w:val="bottom"/>
          </w:tcPr>
          <w:p w14:paraId="21F480AF" w14:textId="77777777" w:rsidR="00275259" w:rsidRPr="00275259" w:rsidRDefault="00275259" w:rsidP="00275259">
            <w:pPr>
              <w:pStyle w:val="acctfourfigures"/>
              <w:tabs>
                <w:tab w:val="clear" w:pos="765"/>
                <w:tab w:val="decimal" w:pos="731"/>
              </w:tabs>
              <w:spacing w:line="240" w:lineRule="atLeast"/>
              <w:ind w:right="14"/>
              <w:rPr>
                <w:rFonts w:cs="Times New Roman"/>
                <w:szCs w:val="22"/>
              </w:rPr>
            </w:pPr>
          </w:p>
        </w:tc>
        <w:tc>
          <w:tcPr>
            <w:tcW w:w="947" w:type="dxa"/>
            <w:vAlign w:val="bottom"/>
          </w:tcPr>
          <w:p w14:paraId="3BF98182" w14:textId="7E67B6D3" w:rsidR="00275259" w:rsidRPr="00275259" w:rsidRDefault="00275259" w:rsidP="00275259">
            <w:pPr>
              <w:pStyle w:val="acctfourfigures"/>
              <w:tabs>
                <w:tab w:val="clear" w:pos="765"/>
                <w:tab w:val="decimal" w:pos="685"/>
              </w:tabs>
              <w:spacing w:line="240" w:lineRule="atLeast"/>
              <w:ind w:right="-166"/>
              <w:rPr>
                <w:rFonts w:cs="Times New Roman"/>
                <w:szCs w:val="22"/>
                <w:lang w:bidi="th-TH"/>
              </w:rPr>
            </w:pPr>
            <w:r w:rsidRPr="00AA6956">
              <w:rPr>
                <w:rFonts w:cs="Times New Roman"/>
                <w:szCs w:val="22"/>
                <w:lang w:bidi="th-TH"/>
              </w:rPr>
              <w:t>(416)</w:t>
            </w:r>
          </w:p>
        </w:tc>
        <w:tc>
          <w:tcPr>
            <w:tcW w:w="178" w:type="dxa"/>
            <w:vAlign w:val="bottom"/>
          </w:tcPr>
          <w:p w14:paraId="6DEA1A16" w14:textId="77777777" w:rsidR="00275259" w:rsidRPr="00275259" w:rsidRDefault="00275259" w:rsidP="00275259">
            <w:pPr>
              <w:pStyle w:val="acctfourfigures"/>
              <w:tabs>
                <w:tab w:val="clear" w:pos="765"/>
                <w:tab w:val="decimal" w:pos="731"/>
              </w:tabs>
              <w:spacing w:line="240" w:lineRule="atLeast"/>
              <w:ind w:right="14"/>
              <w:rPr>
                <w:rFonts w:cs="Times New Roman"/>
                <w:szCs w:val="22"/>
              </w:rPr>
            </w:pPr>
          </w:p>
        </w:tc>
        <w:tc>
          <w:tcPr>
            <w:tcW w:w="947" w:type="dxa"/>
            <w:vAlign w:val="bottom"/>
          </w:tcPr>
          <w:p w14:paraId="48F7B13B" w14:textId="6BDDC94A" w:rsidR="00275259" w:rsidRPr="00275259" w:rsidRDefault="00275259" w:rsidP="00275259">
            <w:pPr>
              <w:pStyle w:val="acctfourfigures"/>
              <w:tabs>
                <w:tab w:val="clear" w:pos="765"/>
                <w:tab w:val="decimal" w:pos="719"/>
              </w:tabs>
              <w:spacing w:line="240" w:lineRule="atLeast"/>
              <w:ind w:right="-31"/>
              <w:rPr>
                <w:rFonts w:cs="Times New Roman"/>
                <w:szCs w:val="22"/>
              </w:rPr>
            </w:pPr>
            <w:r w:rsidRPr="00AA6956">
              <w:rPr>
                <w:rFonts w:cs="Times New Roman"/>
                <w:szCs w:val="22"/>
              </w:rPr>
              <w:t>1,664</w:t>
            </w:r>
          </w:p>
        </w:tc>
        <w:tc>
          <w:tcPr>
            <w:tcW w:w="178" w:type="dxa"/>
            <w:vAlign w:val="bottom"/>
          </w:tcPr>
          <w:p w14:paraId="61570C5C" w14:textId="77777777" w:rsidR="00275259" w:rsidRPr="007E65DA" w:rsidRDefault="00275259" w:rsidP="00275259">
            <w:pPr>
              <w:pStyle w:val="acctfourfigures"/>
              <w:tabs>
                <w:tab w:val="clear" w:pos="765"/>
                <w:tab w:val="decimal" w:pos="731"/>
              </w:tabs>
              <w:spacing w:line="240" w:lineRule="atLeast"/>
              <w:ind w:right="14"/>
              <w:rPr>
                <w:rFonts w:cs="Times New Roman"/>
                <w:szCs w:val="22"/>
              </w:rPr>
            </w:pPr>
          </w:p>
        </w:tc>
        <w:tc>
          <w:tcPr>
            <w:tcW w:w="947" w:type="dxa"/>
            <w:vAlign w:val="bottom"/>
          </w:tcPr>
          <w:p w14:paraId="6381FCC9" w14:textId="77777777" w:rsidR="00275259" w:rsidRPr="007E65DA" w:rsidRDefault="00275259" w:rsidP="00275259">
            <w:pPr>
              <w:pStyle w:val="acctfourfigures"/>
              <w:tabs>
                <w:tab w:val="clear" w:pos="765"/>
                <w:tab w:val="decimal" w:pos="731"/>
              </w:tabs>
              <w:spacing w:line="240" w:lineRule="atLeast"/>
              <w:ind w:right="-31"/>
              <w:rPr>
                <w:rFonts w:cs="Times New Roman"/>
                <w:szCs w:val="22"/>
              </w:rPr>
            </w:pPr>
            <w:r w:rsidRPr="00FC59A9">
              <w:rPr>
                <w:rFonts w:cs="Times New Roman"/>
                <w:szCs w:val="22"/>
                <w:cs/>
                <w:lang w:bidi="th-TH"/>
              </w:rPr>
              <w:t>1</w:t>
            </w:r>
            <w:r w:rsidRPr="00FC59A9">
              <w:rPr>
                <w:rFonts w:cs="Times New Roman"/>
                <w:szCs w:val="22"/>
                <w:lang w:val="en-US" w:bidi="th-TH"/>
              </w:rPr>
              <w:t>,</w:t>
            </w:r>
            <w:r w:rsidRPr="00FC59A9">
              <w:rPr>
                <w:rFonts w:cs="Times New Roman"/>
                <w:szCs w:val="22"/>
                <w:cs/>
                <w:lang w:bidi="th-TH"/>
              </w:rPr>
              <w:t>209</w:t>
            </w:r>
          </w:p>
        </w:tc>
        <w:tc>
          <w:tcPr>
            <w:tcW w:w="208" w:type="dxa"/>
            <w:gridSpan w:val="2"/>
            <w:vAlign w:val="bottom"/>
          </w:tcPr>
          <w:p w14:paraId="0CCBA348" w14:textId="77777777" w:rsidR="00275259" w:rsidRPr="007E65DA" w:rsidRDefault="00275259" w:rsidP="00275259">
            <w:pPr>
              <w:pStyle w:val="acctfourfigures"/>
              <w:tabs>
                <w:tab w:val="clear" w:pos="765"/>
                <w:tab w:val="decimal" w:pos="731"/>
              </w:tabs>
              <w:spacing w:line="240" w:lineRule="atLeast"/>
              <w:ind w:right="14"/>
              <w:rPr>
                <w:rFonts w:cs="Times New Roman"/>
                <w:szCs w:val="22"/>
              </w:rPr>
            </w:pPr>
          </w:p>
        </w:tc>
        <w:tc>
          <w:tcPr>
            <w:tcW w:w="900" w:type="dxa"/>
            <w:vAlign w:val="bottom"/>
          </w:tcPr>
          <w:p w14:paraId="7B43C916" w14:textId="77777777" w:rsidR="00275259" w:rsidRPr="007E65DA" w:rsidRDefault="00275259" w:rsidP="00275259">
            <w:pPr>
              <w:pStyle w:val="acctfourfigures"/>
              <w:tabs>
                <w:tab w:val="clear" w:pos="765"/>
                <w:tab w:val="decimal" w:pos="685"/>
              </w:tabs>
              <w:spacing w:line="240" w:lineRule="atLeast"/>
              <w:ind w:right="-166"/>
              <w:rPr>
                <w:rFonts w:cs="Times New Roman"/>
                <w:szCs w:val="22"/>
                <w:lang w:bidi="th-TH"/>
              </w:rPr>
            </w:pPr>
            <w:r w:rsidRPr="00FC59A9">
              <w:rPr>
                <w:rFonts w:cs="Times New Roman"/>
                <w:szCs w:val="22"/>
                <w:lang w:bidi="th-TH"/>
              </w:rPr>
              <w:t>(242)</w:t>
            </w:r>
          </w:p>
        </w:tc>
        <w:tc>
          <w:tcPr>
            <w:tcW w:w="221" w:type="dxa"/>
            <w:gridSpan w:val="3"/>
            <w:vAlign w:val="bottom"/>
          </w:tcPr>
          <w:p w14:paraId="72863937" w14:textId="77777777" w:rsidR="00275259" w:rsidRPr="007E65DA" w:rsidRDefault="00275259" w:rsidP="00275259">
            <w:pPr>
              <w:pStyle w:val="acctfourfigures"/>
              <w:tabs>
                <w:tab w:val="clear" w:pos="765"/>
                <w:tab w:val="decimal" w:pos="731"/>
              </w:tabs>
              <w:spacing w:line="240" w:lineRule="atLeast"/>
              <w:ind w:right="14"/>
              <w:rPr>
                <w:rFonts w:cs="Times New Roman"/>
                <w:szCs w:val="22"/>
              </w:rPr>
            </w:pPr>
          </w:p>
        </w:tc>
        <w:tc>
          <w:tcPr>
            <w:tcW w:w="921" w:type="dxa"/>
            <w:vAlign w:val="bottom"/>
          </w:tcPr>
          <w:p w14:paraId="224DE64C" w14:textId="77777777" w:rsidR="00275259" w:rsidRPr="007E65DA" w:rsidRDefault="00275259" w:rsidP="00275259">
            <w:pPr>
              <w:pStyle w:val="acctfourfigures"/>
              <w:tabs>
                <w:tab w:val="clear" w:pos="765"/>
                <w:tab w:val="decimal" w:pos="719"/>
              </w:tabs>
              <w:spacing w:line="240" w:lineRule="atLeast"/>
              <w:ind w:right="-31"/>
              <w:rPr>
                <w:rFonts w:cs="Times New Roman"/>
                <w:szCs w:val="22"/>
              </w:rPr>
            </w:pPr>
            <w:r w:rsidRPr="00FC59A9">
              <w:rPr>
                <w:rFonts w:cs="Times New Roman"/>
                <w:szCs w:val="22"/>
              </w:rPr>
              <w:t>967</w:t>
            </w:r>
          </w:p>
        </w:tc>
      </w:tr>
      <w:tr w:rsidR="00275259" w:rsidRPr="007E65DA" w14:paraId="2F212FC2" w14:textId="77777777">
        <w:trPr>
          <w:cantSplit/>
          <w:trHeight w:val="127"/>
        </w:trPr>
        <w:tc>
          <w:tcPr>
            <w:tcW w:w="3240" w:type="dxa"/>
          </w:tcPr>
          <w:p w14:paraId="1556EA75" w14:textId="20D20B06" w:rsidR="00275259" w:rsidRPr="007E65DA" w:rsidRDefault="00275259" w:rsidP="00275259">
            <w:pPr>
              <w:spacing w:line="240" w:lineRule="atLeast"/>
              <w:rPr>
                <w:rFonts w:cs="Times New Roman"/>
                <w:szCs w:val="22"/>
              </w:rPr>
            </w:pPr>
            <w:r w:rsidRPr="007E65DA">
              <w:rPr>
                <w:rFonts w:cs="Times New Roman"/>
                <w:szCs w:val="22"/>
              </w:rPr>
              <w:t>Cash flow hedge</w:t>
            </w:r>
            <w:r w:rsidR="003043E0">
              <w:rPr>
                <w:rFonts w:cs="Times New Roman"/>
                <w:szCs w:val="22"/>
              </w:rPr>
              <w:t>s</w:t>
            </w:r>
          </w:p>
        </w:tc>
        <w:tc>
          <w:tcPr>
            <w:tcW w:w="948" w:type="dxa"/>
            <w:vAlign w:val="bottom"/>
          </w:tcPr>
          <w:p w14:paraId="426D3A88" w14:textId="5F32904D" w:rsidR="00275259" w:rsidRPr="00275259" w:rsidRDefault="00275259" w:rsidP="00275259">
            <w:pPr>
              <w:pStyle w:val="acctfourfigures"/>
              <w:pBdr>
                <w:bottom w:val="single" w:sz="4" w:space="1" w:color="auto"/>
              </w:pBdr>
              <w:tabs>
                <w:tab w:val="clear" w:pos="765"/>
                <w:tab w:val="decimal" w:pos="731"/>
              </w:tabs>
              <w:spacing w:line="240" w:lineRule="atLeast"/>
              <w:ind w:right="-31"/>
              <w:rPr>
                <w:rFonts w:cs="Times New Roman"/>
                <w:b/>
                <w:bCs/>
                <w:szCs w:val="22"/>
                <w:cs/>
                <w:lang w:bidi="th-TH"/>
              </w:rPr>
            </w:pPr>
            <w:r w:rsidRPr="00AA6956">
              <w:rPr>
                <w:rFonts w:cs="Times New Roman"/>
                <w:szCs w:val="22"/>
                <w:lang w:bidi="th-TH"/>
              </w:rPr>
              <w:t>(17,415)</w:t>
            </w:r>
          </w:p>
        </w:tc>
        <w:tc>
          <w:tcPr>
            <w:tcW w:w="178" w:type="dxa"/>
            <w:vAlign w:val="bottom"/>
          </w:tcPr>
          <w:p w14:paraId="736B5DCD" w14:textId="77777777" w:rsidR="00275259" w:rsidRPr="00275259" w:rsidRDefault="00275259" w:rsidP="00275259">
            <w:pPr>
              <w:pStyle w:val="acctfourfigures"/>
              <w:tabs>
                <w:tab w:val="clear" w:pos="765"/>
                <w:tab w:val="decimal" w:pos="731"/>
              </w:tabs>
              <w:spacing w:line="240" w:lineRule="atLeast"/>
              <w:ind w:right="14"/>
              <w:rPr>
                <w:rFonts w:cs="Times New Roman"/>
                <w:b/>
                <w:bCs/>
                <w:szCs w:val="22"/>
              </w:rPr>
            </w:pPr>
          </w:p>
        </w:tc>
        <w:tc>
          <w:tcPr>
            <w:tcW w:w="947" w:type="dxa"/>
            <w:tcBorders>
              <w:bottom w:val="single" w:sz="4" w:space="0" w:color="auto"/>
            </w:tcBorders>
            <w:vAlign w:val="bottom"/>
          </w:tcPr>
          <w:p w14:paraId="78FA7EF9" w14:textId="31D6CFB0" w:rsidR="00275259" w:rsidRPr="00275259" w:rsidRDefault="00275259" w:rsidP="00275259">
            <w:pPr>
              <w:pStyle w:val="acctfourfigures"/>
              <w:tabs>
                <w:tab w:val="clear" w:pos="765"/>
                <w:tab w:val="decimal" w:pos="685"/>
              </w:tabs>
              <w:spacing w:line="240" w:lineRule="atLeast"/>
              <w:ind w:right="-166"/>
              <w:rPr>
                <w:rFonts w:cs="Times New Roman"/>
                <w:b/>
                <w:bCs/>
                <w:szCs w:val="22"/>
                <w:cs/>
                <w:lang w:bidi="th-TH"/>
              </w:rPr>
            </w:pPr>
            <w:r w:rsidRPr="00AA6956">
              <w:rPr>
                <w:rFonts w:cs="Times New Roman"/>
                <w:szCs w:val="22"/>
                <w:lang w:bidi="th-TH"/>
              </w:rPr>
              <w:t>3,483</w:t>
            </w:r>
          </w:p>
        </w:tc>
        <w:tc>
          <w:tcPr>
            <w:tcW w:w="178" w:type="dxa"/>
            <w:vAlign w:val="bottom"/>
          </w:tcPr>
          <w:p w14:paraId="3CE62040" w14:textId="77777777" w:rsidR="00275259" w:rsidRPr="00275259" w:rsidRDefault="00275259" w:rsidP="00275259">
            <w:pPr>
              <w:pStyle w:val="acctfourfigures"/>
              <w:tabs>
                <w:tab w:val="clear" w:pos="765"/>
                <w:tab w:val="decimal" w:pos="731"/>
              </w:tabs>
              <w:spacing w:line="240" w:lineRule="atLeast"/>
              <w:ind w:right="14"/>
              <w:rPr>
                <w:rFonts w:cs="Times New Roman"/>
                <w:b/>
                <w:bCs/>
                <w:szCs w:val="22"/>
              </w:rPr>
            </w:pPr>
          </w:p>
        </w:tc>
        <w:tc>
          <w:tcPr>
            <w:tcW w:w="947" w:type="dxa"/>
            <w:tcBorders>
              <w:bottom w:val="single" w:sz="4" w:space="0" w:color="auto"/>
            </w:tcBorders>
            <w:vAlign w:val="bottom"/>
          </w:tcPr>
          <w:p w14:paraId="63701296" w14:textId="18EA5421" w:rsidR="00275259" w:rsidRPr="00275259" w:rsidRDefault="00275259" w:rsidP="00275259">
            <w:pPr>
              <w:pStyle w:val="acctfourfigures"/>
              <w:tabs>
                <w:tab w:val="clear" w:pos="765"/>
                <w:tab w:val="decimal" w:pos="719"/>
              </w:tabs>
              <w:spacing w:line="240" w:lineRule="atLeast"/>
              <w:ind w:right="-31"/>
              <w:rPr>
                <w:rFonts w:cs="Times New Roman"/>
                <w:b/>
                <w:bCs/>
                <w:szCs w:val="22"/>
                <w:cs/>
                <w:lang w:bidi="th-TH"/>
              </w:rPr>
            </w:pPr>
            <w:r w:rsidRPr="00AA6956">
              <w:rPr>
                <w:rFonts w:cs="Times New Roman"/>
                <w:szCs w:val="22"/>
              </w:rPr>
              <w:t>(13,932)</w:t>
            </w:r>
          </w:p>
        </w:tc>
        <w:tc>
          <w:tcPr>
            <w:tcW w:w="178" w:type="dxa"/>
            <w:vAlign w:val="bottom"/>
          </w:tcPr>
          <w:p w14:paraId="5D85EE70" w14:textId="77777777" w:rsidR="00275259" w:rsidRPr="007E65DA" w:rsidRDefault="00275259" w:rsidP="00275259">
            <w:pPr>
              <w:pStyle w:val="acctfourfigures"/>
              <w:tabs>
                <w:tab w:val="clear" w:pos="765"/>
                <w:tab w:val="decimal" w:pos="731"/>
              </w:tabs>
              <w:spacing w:line="240" w:lineRule="atLeast"/>
              <w:ind w:right="14"/>
              <w:rPr>
                <w:rFonts w:cs="Times New Roman"/>
                <w:b/>
                <w:bCs/>
                <w:szCs w:val="22"/>
              </w:rPr>
            </w:pPr>
          </w:p>
        </w:tc>
        <w:tc>
          <w:tcPr>
            <w:tcW w:w="947" w:type="dxa"/>
            <w:tcBorders>
              <w:bottom w:val="single" w:sz="4" w:space="0" w:color="auto"/>
            </w:tcBorders>
            <w:vAlign w:val="bottom"/>
          </w:tcPr>
          <w:p w14:paraId="761938BE" w14:textId="77777777" w:rsidR="00275259" w:rsidRPr="007E65DA" w:rsidRDefault="00275259" w:rsidP="00275259">
            <w:pPr>
              <w:pStyle w:val="acctfourfigures"/>
              <w:tabs>
                <w:tab w:val="clear" w:pos="765"/>
                <w:tab w:val="decimal" w:pos="731"/>
              </w:tabs>
              <w:spacing w:line="240" w:lineRule="atLeast"/>
              <w:ind w:right="-31"/>
              <w:rPr>
                <w:rFonts w:cs="Times New Roman"/>
                <w:b/>
                <w:bCs/>
                <w:szCs w:val="22"/>
              </w:rPr>
            </w:pPr>
            <w:r w:rsidRPr="00FC59A9">
              <w:rPr>
                <w:rFonts w:cs="Times New Roman"/>
                <w:szCs w:val="22"/>
                <w:lang w:bidi="th-TH"/>
              </w:rPr>
              <w:t>30,279</w:t>
            </w:r>
          </w:p>
        </w:tc>
        <w:tc>
          <w:tcPr>
            <w:tcW w:w="208" w:type="dxa"/>
            <w:gridSpan w:val="2"/>
            <w:vAlign w:val="bottom"/>
          </w:tcPr>
          <w:p w14:paraId="40A2CD1B" w14:textId="77777777" w:rsidR="00275259" w:rsidRPr="007E65DA" w:rsidRDefault="00275259" w:rsidP="00275259">
            <w:pPr>
              <w:pStyle w:val="acctfourfigures"/>
              <w:tabs>
                <w:tab w:val="clear" w:pos="765"/>
                <w:tab w:val="decimal" w:pos="731"/>
              </w:tabs>
              <w:spacing w:line="240" w:lineRule="atLeast"/>
              <w:ind w:right="14"/>
              <w:rPr>
                <w:rFonts w:cs="Times New Roman"/>
                <w:b/>
                <w:bCs/>
                <w:szCs w:val="22"/>
              </w:rPr>
            </w:pPr>
          </w:p>
        </w:tc>
        <w:tc>
          <w:tcPr>
            <w:tcW w:w="900" w:type="dxa"/>
            <w:tcBorders>
              <w:bottom w:val="single" w:sz="4" w:space="0" w:color="auto"/>
            </w:tcBorders>
            <w:vAlign w:val="bottom"/>
          </w:tcPr>
          <w:p w14:paraId="40A356DB" w14:textId="77777777" w:rsidR="00275259" w:rsidRPr="007E65DA" w:rsidRDefault="00275259" w:rsidP="00275259">
            <w:pPr>
              <w:pStyle w:val="acctfourfigures"/>
              <w:tabs>
                <w:tab w:val="clear" w:pos="765"/>
                <w:tab w:val="decimal" w:pos="685"/>
              </w:tabs>
              <w:spacing w:line="240" w:lineRule="atLeast"/>
              <w:ind w:right="-166"/>
              <w:rPr>
                <w:rFonts w:cs="Times New Roman"/>
                <w:b/>
                <w:bCs/>
                <w:szCs w:val="22"/>
                <w:lang w:bidi="th-TH"/>
              </w:rPr>
            </w:pPr>
            <w:r w:rsidRPr="00FC59A9">
              <w:rPr>
                <w:rFonts w:cs="Times New Roman"/>
                <w:szCs w:val="22"/>
                <w:lang w:bidi="th-TH"/>
              </w:rPr>
              <w:t>(6,056)</w:t>
            </w:r>
          </w:p>
        </w:tc>
        <w:tc>
          <w:tcPr>
            <w:tcW w:w="221" w:type="dxa"/>
            <w:gridSpan w:val="3"/>
            <w:vAlign w:val="bottom"/>
          </w:tcPr>
          <w:p w14:paraId="5547E56D" w14:textId="77777777" w:rsidR="00275259" w:rsidRPr="007E65DA" w:rsidRDefault="00275259" w:rsidP="00275259">
            <w:pPr>
              <w:pStyle w:val="acctfourfigures"/>
              <w:tabs>
                <w:tab w:val="clear" w:pos="765"/>
                <w:tab w:val="decimal" w:pos="731"/>
              </w:tabs>
              <w:spacing w:line="240" w:lineRule="atLeast"/>
              <w:ind w:right="14"/>
              <w:rPr>
                <w:rFonts w:cs="Times New Roman"/>
                <w:b/>
                <w:bCs/>
                <w:szCs w:val="22"/>
              </w:rPr>
            </w:pPr>
          </w:p>
        </w:tc>
        <w:tc>
          <w:tcPr>
            <w:tcW w:w="921" w:type="dxa"/>
            <w:tcBorders>
              <w:bottom w:val="single" w:sz="4" w:space="0" w:color="auto"/>
            </w:tcBorders>
            <w:vAlign w:val="bottom"/>
          </w:tcPr>
          <w:p w14:paraId="42396695" w14:textId="77777777" w:rsidR="00275259" w:rsidRPr="007E65DA" w:rsidRDefault="00275259" w:rsidP="00275259">
            <w:pPr>
              <w:pStyle w:val="acctfourfigures"/>
              <w:tabs>
                <w:tab w:val="clear" w:pos="765"/>
                <w:tab w:val="decimal" w:pos="719"/>
              </w:tabs>
              <w:spacing w:line="240" w:lineRule="atLeast"/>
              <w:ind w:right="-31"/>
              <w:rPr>
                <w:rFonts w:cs="Times New Roman"/>
                <w:b/>
                <w:bCs/>
                <w:szCs w:val="22"/>
              </w:rPr>
            </w:pPr>
            <w:r w:rsidRPr="00FC59A9">
              <w:rPr>
                <w:rFonts w:cs="Times New Roman"/>
                <w:szCs w:val="22"/>
              </w:rPr>
              <w:t>24,223</w:t>
            </w:r>
          </w:p>
        </w:tc>
      </w:tr>
      <w:tr w:rsidR="00275259" w:rsidRPr="007E65DA" w14:paraId="5B7FBF98" w14:textId="77777777">
        <w:trPr>
          <w:cantSplit/>
          <w:trHeight w:val="127"/>
        </w:trPr>
        <w:tc>
          <w:tcPr>
            <w:tcW w:w="3240" w:type="dxa"/>
          </w:tcPr>
          <w:p w14:paraId="2731DFD9" w14:textId="77777777" w:rsidR="00275259" w:rsidRPr="007E65DA" w:rsidRDefault="00275259" w:rsidP="00275259">
            <w:pPr>
              <w:spacing w:line="240" w:lineRule="atLeast"/>
              <w:rPr>
                <w:rFonts w:cs="Times New Roman"/>
                <w:b/>
                <w:bCs/>
                <w:szCs w:val="22"/>
              </w:rPr>
            </w:pPr>
            <w:r w:rsidRPr="007E65DA">
              <w:rPr>
                <w:rFonts w:cs="Times New Roman"/>
                <w:b/>
                <w:bCs/>
                <w:szCs w:val="22"/>
              </w:rPr>
              <w:t>Total</w:t>
            </w:r>
          </w:p>
        </w:tc>
        <w:tc>
          <w:tcPr>
            <w:tcW w:w="948" w:type="dxa"/>
            <w:tcBorders>
              <w:bottom w:val="double" w:sz="4" w:space="0" w:color="auto"/>
            </w:tcBorders>
            <w:vAlign w:val="bottom"/>
          </w:tcPr>
          <w:p w14:paraId="3F654E6A" w14:textId="70AA2A83" w:rsidR="00275259" w:rsidRPr="00275259" w:rsidRDefault="00275259" w:rsidP="00275259">
            <w:pPr>
              <w:pStyle w:val="acctfourfigures"/>
              <w:tabs>
                <w:tab w:val="clear" w:pos="765"/>
                <w:tab w:val="decimal" w:pos="731"/>
              </w:tabs>
              <w:spacing w:line="240" w:lineRule="atLeast"/>
              <w:ind w:right="-31"/>
              <w:rPr>
                <w:rFonts w:cs="Times New Roman"/>
                <w:b/>
                <w:bCs/>
                <w:szCs w:val="22"/>
                <w:lang w:bidi="th-TH"/>
              </w:rPr>
            </w:pPr>
            <w:r w:rsidRPr="00AA6956">
              <w:rPr>
                <w:rFonts w:cs="Times New Roman"/>
                <w:b/>
                <w:bCs/>
                <w:szCs w:val="22"/>
                <w:lang w:bidi="th-TH"/>
              </w:rPr>
              <w:t>(15,335)</w:t>
            </w:r>
          </w:p>
        </w:tc>
        <w:tc>
          <w:tcPr>
            <w:tcW w:w="178" w:type="dxa"/>
            <w:vAlign w:val="bottom"/>
          </w:tcPr>
          <w:p w14:paraId="2C7E1665" w14:textId="77777777" w:rsidR="00275259" w:rsidRPr="00275259" w:rsidRDefault="00275259" w:rsidP="00275259">
            <w:pPr>
              <w:pStyle w:val="acctfourfigures"/>
              <w:tabs>
                <w:tab w:val="clear" w:pos="765"/>
                <w:tab w:val="decimal" w:pos="731"/>
              </w:tabs>
              <w:spacing w:line="240" w:lineRule="atLeast"/>
              <w:ind w:right="14"/>
              <w:rPr>
                <w:rFonts w:cs="Times New Roman"/>
                <w:b/>
                <w:bCs/>
                <w:szCs w:val="22"/>
              </w:rPr>
            </w:pPr>
          </w:p>
        </w:tc>
        <w:tc>
          <w:tcPr>
            <w:tcW w:w="947" w:type="dxa"/>
            <w:tcBorders>
              <w:top w:val="single" w:sz="4" w:space="0" w:color="auto"/>
              <w:bottom w:val="double" w:sz="4" w:space="0" w:color="auto"/>
            </w:tcBorders>
            <w:vAlign w:val="bottom"/>
          </w:tcPr>
          <w:p w14:paraId="7C2DEB04" w14:textId="4B2DCA17" w:rsidR="00275259" w:rsidRPr="00275259" w:rsidRDefault="00275259" w:rsidP="00275259">
            <w:pPr>
              <w:pStyle w:val="acctfourfigures"/>
              <w:tabs>
                <w:tab w:val="clear" w:pos="765"/>
                <w:tab w:val="decimal" w:pos="685"/>
              </w:tabs>
              <w:spacing w:line="240" w:lineRule="atLeast"/>
              <w:ind w:right="-166"/>
              <w:rPr>
                <w:rFonts w:cs="Times New Roman"/>
                <w:b/>
                <w:bCs/>
                <w:szCs w:val="22"/>
                <w:lang w:val="en-US" w:bidi="th-TH"/>
              </w:rPr>
            </w:pPr>
            <w:r w:rsidRPr="00AA6956">
              <w:rPr>
                <w:rFonts w:cs="Times New Roman"/>
                <w:b/>
                <w:bCs/>
                <w:szCs w:val="22"/>
                <w:lang w:bidi="th-TH"/>
              </w:rPr>
              <w:t>3,067</w:t>
            </w:r>
          </w:p>
        </w:tc>
        <w:tc>
          <w:tcPr>
            <w:tcW w:w="178" w:type="dxa"/>
            <w:vAlign w:val="bottom"/>
          </w:tcPr>
          <w:p w14:paraId="089DFFDA" w14:textId="77777777" w:rsidR="00275259" w:rsidRPr="00275259" w:rsidRDefault="00275259" w:rsidP="00275259">
            <w:pPr>
              <w:pStyle w:val="acctfourfigures"/>
              <w:tabs>
                <w:tab w:val="clear" w:pos="765"/>
                <w:tab w:val="decimal" w:pos="731"/>
              </w:tabs>
              <w:spacing w:line="240" w:lineRule="atLeast"/>
              <w:ind w:right="14"/>
              <w:rPr>
                <w:rFonts w:cs="Times New Roman"/>
                <w:b/>
                <w:bCs/>
                <w:szCs w:val="22"/>
              </w:rPr>
            </w:pPr>
          </w:p>
        </w:tc>
        <w:tc>
          <w:tcPr>
            <w:tcW w:w="947" w:type="dxa"/>
            <w:tcBorders>
              <w:top w:val="single" w:sz="4" w:space="0" w:color="auto"/>
              <w:bottom w:val="double" w:sz="4" w:space="0" w:color="auto"/>
            </w:tcBorders>
            <w:vAlign w:val="bottom"/>
          </w:tcPr>
          <w:p w14:paraId="306D0A5D" w14:textId="36AEC0C7" w:rsidR="00275259" w:rsidRPr="00275259" w:rsidRDefault="00275259" w:rsidP="00275259">
            <w:pPr>
              <w:pStyle w:val="acctfourfigures"/>
              <w:tabs>
                <w:tab w:val="clear" w:pos="765"/>
                <w:tab w:val="decimal" w:pos="719"/>
              </w:tabs>
              <w:spacing w:line="240" w:lineRule="atLeast"/>
              <w:ind w:right="-31"/>
              <w:rPr>
                <w:rFonts w:cs="Times New Roman"/>
                <w:b/>
                <w:bCs/>
                <w:szCs w:val="22"/>
              </w:rPr>
            </w:pPr>
            <w:r w:rsidRPr="00AA6956">
              <w:rPr>
                <w:rFonts w:cs="Times New Roman"/>
                <w:b/>
                <w:bCs/>
                <w:szCs w:val="22"/>
                <w:lang w:bidi="th-TH"/>
              </w:rPr>
              <w:t>(12,268)</w:t>
            </w:r>
          </w:p>
        </w:tc>
        <w:tc>
          <w:tcPr>
            <w:tcW w:w="178" w:type="dxa"/>
          </w:tcPr>
          <w:p w14:paraId="62336627" w14:textId="77777777" w:rsidR="00275259" w:rsidRPr="007E65DA" w:rsidRDefault="00275259" w:rsidP="00275259">
            <w:pPr>
              <w:pStyle w:val="acctfourfigures"/>
              <w:tabs>
                <w:tab w:val="clear" w:pos="765"/>
                <w:tab w:val="decimal" w:pos="731"/>
              </w:tabs>
              <w:spacing w:line="240" w:lineRule="atLeast"/>
              <w:ind w:right="14"/>
              <w:rPr>
                <w:rFonts w:cs="Times New Roman"/>
                <w:b/>
                <w:bCs/>
                <w:szCs w:val="22"/>
              </w:rPr>
            </w:pPr>
          </w:p>
        </w:tc>
        <w:tc>
          <w:tcPr>
            <w:tcW w:w="947" w:type="dxa"/>
            <w:tcBorders>
              <w:top w:val="single" w:sz="4" w:space="0" w:color="auto"/>
              <w:bottom w:val="double" w:sz="4" w:space="0" w:color="auto"/>
            </w:tcBorders>
            <w:vAlign w:val="bottom"/>
          </w:tcPr>
          <w:p w14:paraId="68E2D43C" w14:textId="77777777" w:rsidR="00275259" w:rsidRPr="007E65DA" w:rsidRDefault="00275259" w:rsidP="00275259">
            <w:pPr>
              <w:pStyle w:val="acctfourfigures"/>
              <w:tabs>
                <w:tab w:val="clear" w:pos="765"/>
                <w:tab w:val="decimal" w:pos="731"/>
              </w:tabs>
              <w:spacing w:line="240" w:lineRule="atLeast"/>
              <w:ind w:right="-31"/>
              <w:rPr>
                <w:rFonts w:cs="Times New Roman"/>
                <w:b/>
                <w:bCs/>
                <w:szCs w:val="22"/>
              </w:rPr>
            </w:pPr>
            <w:r w:rsidRPr="00FC59A9">
              <w:rPr>
                <w:rFonts w:cs="Times New Roman"/>
                <w:b/>
                <w:bCs/>
                <w:szCs w:val="22"/>
                <w:lang w:bidi="th-TH"/>
              </w:rPr>
              <w:t>31,488</w:t>
            </w:r>
          </w:p>
        </w:tc>
        <w:tc>
          <w:tcPr>
            <w:tcW w:w="208" w:type="dxa"/>
            <w:gridSpan w:val="2"/>
            <w:vAlign w:val="bottom"/>
          </w:tcPr>
          <w:p w14:paraId="60F4FB7B" w14:textId="77777777" w:rsidR="00275259" w:rsidRPr="007E65DA" w:rsidRDefault="00275259" w:rsidP="00275259">
            <w:pPr>
              <w:pStyle w:val="acctfourfigures"/>
              <w:tabs>
                <w:tab w:val="clear" w:pos="765"/>
                <w:tab w:val="decimal" w:pos="731"/>
              </w:tabs>
              <w:spacing w:line="240" w:lineRule="atLeast"/>
              <w:ind w:right="14"/>
              <w:rPr>
                <w:rFonts w:cs="Times New Roman"/>
                <w:b/>
                <w:bCs/>
                <w:szCs w:val="22"/>
              </w:rPr>
            </w:pPr>
          </w:p>
        </w:tc>
        <w:tc>
          <w:tcPr>
            <w:tcW w:w="900" w:type="dxa"/>
            <w:tcBorders>
              <w:top w:val="single" w:sz="4" w:space="0" w:color="auto"/>
              <w:bottom w:val="double" w:sz="4" w:space="0" w:color="auto"/>
            </w:tcBorders>
            <w:vAlign w:val="bottom"/>
          </w:tcPr>
          <w:p w14:paraId="316076ED" w14:textId="77777777" w:rsidR="00275259" w:rsidRPr="007E65DA" w:rsidRDefault="00275259" w:rsidP="00275259">
            <w:pPr>
              <w:pStyle w:val="acctfourfigures"/>
              <w:tabs>
                <w:tab w:val="clear" w:pos="765"/>
                <w:tab w:val="decimal" w:pos="685"/>
              </w:tabs>
              <w:spacing w:line="240" w:lineRule="atLeast"/>
              <w:ind w:right="-166"/>
              <w:rPr>
                <w:rFonts w:cs="Times New Roman"/>
                <w:b/>
                <w:bCs/>
                <w:szCs w:val="22"/>
                <w:lang w:bidi="th-TH"/>
              </w:rPr>
            </w:pPr>
            <w:r w:rsidRPr="00FC59A9">
              <w:rPr>
                <w:rFonts w:cs="Times New Roman"/>
                <w:b/>
                <w:bCs/>
                <w:szCs w:val="22"/>
                <w:lang w:bidi="th-TH"/>
              </w:rPr>
              <w:t>(6,298)</w:t>
            </w:r>
          </w:p>
        </w:tc>
        <w:tc>
          <w:tcPr>
            <w:tcW w:w="221" w:type="dxa"/>
            <w:gridSpan w:val="3"/>
            <w:vAlign w:val="bottom"/>
          </w:tcPr>
          <w:p w14:paraId="5CBF2262" w14:textId="77777777" w:rsidR="00275259" w:rsidRPr="007E65DA" w:rsidRDefault="00275259" w:rsidP="00275259">
            <w:pPr>
              <w:pStyle w:val="acctfourfigures"/>
              <w:tabs>
                <w:tab w:val="clear" w:pos="765"/>
                <w:tab w:val="decimal" w:pos="731"/>
              </w:tabs>
              <w:spacing w:line="240" w:lineRule="atLeast"/>
              <w:ind w:right="14"/>
              <w:rPr>
                <w:rFonts w:cs="Times New Roman"/>
                <w:b/>
                <w:bCs/>
                <w:szCs w:val="22"/>
              </w:rPr>
            </w:pPr>
          </w:p>
        </w:tc>
        <w:tc>
          <w:tcPr>
            <w:tcW w:w="921" w:type="dxa"/>
            <w:tcBorders>
              <w:top w:val="single" w:sz="4" w:space="0" w:color="auto"/>
              <w:bottom w:val="double" w:sz="4" w:space="0" w:color="auto"/>
            </w:tcBorders>
            <w:vAlign w:val="bottom"/>
          </w:tcPr>
          <w:p w14:paraId="2B9703F6" w14:textId="77777777" w:rsidR="00275259" w:rsidRPr="007E65DA" w:rsidRDefault="00275259" w:rsidP="00275259">
            <w:pPr>
              <w:pStyle w:val="acctfourfigures"/>
              <w:tabs>
                <w:tab w:val="clear" w:pos="765"/>
                <w:tab w:val="decimal" w:pos="719"/>
              </w:tabs>
              <w:spacing w:line="240" w:lineRule="atLeast"/>
              <w:ind w:right="-31"/>
              <w:rPr>
                <w:rFonts w:cs="Times New Roman"/>
                <w:b/>
                <w:bCs/>
                <w:szCs w:val="22"/>
              </w:rPr>
            </w:pPr>
            <w:r w:rsidRPr="00FC59A9">
              <w:rPr>
                <w:rFonts w:cs="Times New Roman"/>
                <w:b/>
                <w:bCs/>
                <w:szCs w:val="22"/>
                <w:lang w:bidi="th-TH"/>
              </w:rPr>
              <w:t>25,19</w:t>
            </w:r>
            <w:r>
              <w:rPr>
                <w:rFonts w:cs="Times New Roman"/>
                <w:b/>
                <w:bCs/>
                <w:szCs w:val="22"/>
                <w:lang w:bidi="th-TH"/>
              </w:rPr>
              <w:t>0</w:t>
            </w:r>
          </w:p>
        </w:tc>
      </w:tr>
    </w:tbl>
    <w:p w14:paraId="08A239B4" w14:textId="77777777" w:rsidR="006C2ED8" w:rsidRDefault="006C2ED8" w:rsidP="00BE589A">
      <w:pPr>
        <w:pStyle w:val="index"/>
        <w:ind w:left="567"/>
        <w:jc w:val="both"/>
        <w:rPr>
          <w:rFonts w:cs="Times New Roman"/>
        </w:rPr>
      </w:pPr>
    </w:p>
    <w:p w14:paraId="6D079FB3" w14:textId="5175BF7A" w:rsidR="009E1A59" w:rsidRPr="0012708E" w:rsidRDefault="009E1A59" w:rsidP="009E1A59">
      <w:pPr>
        <w:ind w:left="540"/>
        <w:rPr>
          <w:rFonts w:cs="Times New Roman"/>
          <w:b/>
          <w:bCs/>
          <w:i/>
          <w:iCs/>
        </w:rPr>
      </w:pPr>
      <w:r w:rsidRPr="0012708E">
        <w:rPr>
          <w:rFonts w:cs="Times New Roman"/>
          <w:b/>
          <w:bCs/>
          <w:i/>
          <w:iCs/>
        </w:rPr>
        <w:t xml:space="preserve">Reconciliation of effective tax rate </w:t>
      </w:r>
    </w:p>
    <w:p w14:paraId="04855285" w14:textId="5264B04C" w:rsidR="001B7C9C" w:rsidRDefault="001B7C9C" w:rsidP="00522CC7">
      <w:pPr>
        <w:ind w:left="540"/>
        <w:rPr>
          <w:rFonts w:cs="Times New Roman"/>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4590"/>
        <w:gridCol w:w="990"/>
        <w:gridCol w:w="180"/>
        <w:gridCol w:w="1260"/>
        <w:gridCol w:w="183"/>
        <w:gridCol w:w="987"/>
        <w:gridCol w:w="180"/>
        <w:gridCol w:w="1170"/>
      </w:tblGrid>
      <w:tr w:rsidR="006C2ED8" w:rsidRPr="00AB5DFA" w14:paraId="554AD957" w14:textId="77777777">
        <w:trPr>
          <w:cantSplit/>
          <w:tblHeader/>
        </w:trPr>
        <w:tc>
          <w:tcPr>
            <w:tcW w:w="4590" w:type="dxa"/>
          </w:tcPr>
          <w:p w14:paraId="1C8A95B7" w14:textId="77777777" w:rsidR="006C2ED8" w:rsidRPr="00AB5DFA" w:rsidRDefault="006C2ED8">
            <w:pPr>
              <w:spacing w:line="280" w:lineRule="atLeast"/>
              <w:ind w:right="-79"/>
              <w:rPr>
                <w:rFonts w:cs="Times New Roman"/>
                <w:szCs w:val="22"/>
              </w:rPr>
            </w:pPr>
          </w:p>
        </w:tc>
        <w:tc>
          <w:tcPr>
            <w:tcW w:w="4950" w:type="dxa"/>
            <w:gridSpan w:val="7"/>
          </w:tcPr>
          <w:p w14:paraId="0B9E5C62" w14:textId="77777777" w:rsidR="006C2ED8" w:rsidRPr="00AB5DFA" w:rsidRDefault="006C2ED8">
            <w:pPr>
              <w:pStyle w:val="acctmergecolhdg"/>
              <w:spacing w:line="280" w:lineRule="atLeast"/>
              <w:rPr>
                <w:rFonts w:cs="Times New Roman"/>
                <w:szCs w:val="22"/>
              </w:rPr>
            </w:pPr>
            <w:r w:rsidRPr="00AB5DFA">
              <w:rPr>
                <w:rFonts w:cs="Times New Roman"/>
                <w:szCs w:val="22"/>
              </w:rPr>
              <w:t>Consolidated</w:t>
            </w:r>
          </w:p>
        </w:tc>
      </w:tr>
      <w:tr w:rsidR="006C2ED8" w:rsidRPr="00377E70" w14:paraId="56050893" w14:textId="77777777">
        <w:trPr>
          <w:cantSplit/>
          <w:tblHeader/>
        </w:trPr>
        <w:tc>
          <w:tcPr>
            <w:tcW w:w="4590" w:type="dxa"/>
            <w:vAlign w:val="bottom"/>
          </w:tcPr>
          <w:p w14:paraId="3380D239" w14:textId="77777777" w:rsidR="006C2ED8" w:rsidRPr="00AB5DFA" w:rsidRDefault="006C2ED8">
            <w:pPr>
              <w:spacing w:line="280" w:lineRule="atLeast"/>
              <w:ind w:firstLine="8"/>
              <w:rPr>
                <w:rFonts w:cs="Times New Roman"/>
                <w:b/>
                <w:bCs/>
                <w:i/>
                <w:iCs/>
                <w:szCs w:val="22"/>
                <w:lang w:eastAsia="th-TH"/>
              </w:rPr>
            </w:pPr>
            <w:r w:rsidRPr="00AB5DFA">
              <w:rPr>
                <w:rFonts w:cs="Times New Roman"/>
                <w:b/>
                <w:bCs/>
                <w:i/>
                <w:iCs/>
                <w:szCs w:val="22"/>
                <w:lang w:val="en-US" w:bidi="th-TH"/>
              </w:rPr>
              <w:t xml:space="preserve">For the six-month periods ended 30 June </w:t>
            </w:r>
          </w:p>
        </w:tc>
        <w:tc>
          <w:tcPr>
            <w:tcW w:w="2430" w:type="dxa"/>
            <w:gridSpan w:val="3"/>
            <w:vAlign w:val="bottom"/>
          </w:tcPr>
          <w:p w14:paraId="700D9298" w14:textId="77777777" w:rsidR="006C2ED8" w:rsidRPr="00377E70" w:rsidRDefault="006C2ED8">
            <w:pPr>
              <w:pStyle w:val="acctmergecolhdg"/>
              <w:spacing w:line="280" w:lineRule="atLeast"/>
              <w:rPr>
                <w:rFonts w:cs="Times New Roman"/>
                <w:b w:val="0"/>
                <w:bCs/>
                <w:szCs w:val="22"/>
              </w:rPr>
            </w:pPr>
            <w:r w:rsidRPr="00377E70">
              <w:rPr>
                <w:rFonts w:cs="Times New Roman"/>
                <w:b w:val="0"/>
                <w:bCs/>
                <w:szCs w:val="22"/>
                <w:lang w:bidi="th-TH"/>
              </w:rPr>
              <w:t>202</w:t>
            </w:r>
            <w:r>
              <w:rPr>
                <w:rFonts w:cs="Times New Roman"/>
                <w:b w:val="0"/>
                <w:bCs/>
                <w:szCs w:val="22"/>
                <w:lang w:bidi="th-TH"/>
              </w:rPr>
              <w:t>5</w:t>
            </w:r>
          </w:p>
        </w:tc>
        <w:tc>
          <w:tcPr>
            <w:tcW w:w="183" w:type="dxa"/>
          </w:tcPr>
          <w:p w14:paraId="53BDD2C5" w14:textId="77777777" w:rsidR="006C2ED8" w:rsidRPr="00377E70" w:rsidRDefault="006C2ED8">
            <w:pPr>
              <w:pStyle w:val="acctmergecolhdg"/>
              <w:spacing w:line="280" w:lineRule="atLeast"/>
              <w:rPr>
                <w:rFonts w:cs="Times New Roman"/>
                <w:b w:val="0"/>
                <w:bCs/>
                <w:szCs w:val="22"/>
              </w:rPr>
            </w:pPr>
          </w:p>
        </w:tc>
        <w:tc>
          <w:tcPr>
            <w:tcW w:w="2337" w:type="dxa"/>
            <w:gridSpan w:val="3"/>
          </w:tcPr>
          <w:p w14:paraId="344BABA8" w14:textId="77777777" w:rsidR="006C2ED8" w:rsidRPr="00377E70" w:rsidRDefault="006C2ED8">
            <w:pPr>
              <w:pStyle w:val="acctmergecolhdg"/>
              <w:spacing w:line="280" w:lineRule="atLeast"/>
              <w:rPr>
                <w:rFonts w:cs="Times New Roman"/>
                <w:b w:val="0"/>
                <w:bCs/>
                <w:szCs w:val="22"/>
              </w:rPr>
            </w:pPr>
            <w:r w:rsidRPr="00377E70">
              <w:rPr>
                <w:rFonts w:cs="Times New Roman"/>
                <w:b w:val="0"/>
                <w:bCs/>
                <w:szCs w:val="22"/>
                <w:lang w:bidi="th-TH"/>
              </w:rPr>
              <w:t>202</w:t>
            </w:r>
            <w:r>
              <w:rPr>
                <w:rFonts w:cs="Times New Roman"/>
                <w:b w:val="0"/>
                <w:bCs/>
                <w:szCs w:val="22"/>
                <w:lang w:bidi="th-TH"/>
              </w:rPr>
              <w:t>4</w:t>
            </w:r>
          </w:p>
        </w:tc>
      </w:tr>
      <w:tr w:rsidR="006C2ED8" w:rsidRPr="00AB5DFA" w14:paraId="771AA8FC" w14:textId="77777777">
        <w:trPr>
          <w:cantSplit/>
          <w:tblHeader/>
        </w:trPr>
        <w:tc>
          <w:tcPr>
            <w:tcW w:w="4590" w:type="dxa"/>
          </w:tcPr>
          <w:p w14:paraId="1A26C041" w14:textId="77777777" w:rsidR="006C2ED8" w:rsidRPr="00AB5DFA" w:rsidRDefault="006C2ED8">
            <w:pPr>
              <w:pStyle w:val="acctfourfigures"/>
              <w:spacing w:line="280" w:lineRule="atLeast"/>
              <w:ind w:right="-79"/>
              <w:jc w:val="center"/>
              <w:rPr>
                <w:rFonts w:cs="Times New Roman"/>
                <w:szCs w:val="22"/>
              </w:rPr>
            </w:pPr>
          </w:p>
          <w:p w14:paraId="5BAA30B7" w14:textId="77777777" w:rsidR="006C2ED8" w:rsidRPr="00AB5DFA" w:rsidRDefault="006C2ED8">
            <w:pPr>
              <w:pStyle w:val="acctfourfigures"/>
              <w:spacing w:line="280" w:lineRule="atLeast"/>
              <w:ind w:right="-79"/>
              <w:jc w:val="center"/>
              <w:rPr>
                <w:rFonts w:cs="Times New Roman"/>
                <w:szCs w:val="22"/>
              </w:rPr>
            </w:pPr>
          </w:p>
        </w:tc>
        <w:tc>
          <w:tcPr>
            <w:tcW w:w="990" w:type="dxa"/>
          </w:tcPr>
          <w:p w14:paraId="2B1BB1AD" w14:textId="77777777" w:rsidR="006C2ED8" w:rsidRPr="00AB5DFA" w:rsidRDefault="006C2ED8">
            <w:pPr>
              <w:pStyle w:val="acctfourfigures"/>
              <w:tabs>
                <w:tab w:val="left" w:pos="720"/>
              </w:tabs>
              <w:spacing w:line="280" w:lineRule="atLeast"/>
              <w:jc w:val="center"/>
              <w:rPr>
                <w:rFonts w:cs="Times New Roman"/>
                <w:szCs w:val="22"/>
              </w:rPr>
            </w:pPr>
            <w:r w:rsidRPr="00AB5DFA">
              <w:rPr>
                <w:rFonts w:cs="Times New Roman"/>
                <w:szCs w:val="22"/>
              </w:rPr>
              <w:t>Rate</w:t>
            </w:r>
          </w:p>
          <w:p w14:paraId="607C017A" w14:textId="77777777" w:rsidR="006C2ED8" w:rsidRPr="00AB5DFA" w:rsidRDefault="006C2ED8">
            <w:pPr>
              <w:pStyle w:val="acctfourfigures"/>
              <w:tabs>
                <w:tab w:val="left" w:pos="720"/>
              </w:tabs>
              <w:spacing w:line="280" w:lineRule="atLeast"/>
              <w:jc w:val="center"/>
              <w:rPr>
                <w:rFonts w:cs="Times New Roman"/>
                <w:i/>
                <w:iCs/>
                <w:szCs w:val="22"/>
                <w:lang w:bidi="th-TH"/>
              </w:rPr>
            </w:pPr>
            <w:r w:rsidRPr="00AB5DFA">
              <w:rPr>
                <w:rFonts w:cs="Times New Roman"/>
                <w:i/>
                <w:iCs/>
                <w:szCs w:val="22"/>
                <w:lang w:bidi="th-TH"/>
              </w:rPr>
              <w:t>(%)</w:t>
            </w:r>
          </w:p>
        </w:tc>
        <w:tc>
          <w:tcPr>
            <w:tcW w:w="180" w:type="dxa"/>
          </w:tcPr>
          <w:p w14:paraId="1051980A" w14:textId="77777777" w:rsidR="006C2ED8" w:rsidRPr="00AB5DFA" w:rsidRDefault="006C2ED8">
            <w:pPr>
              <w:pStyle w:val="acctfourfigures"/>
              <w:tabs>
                <w:tab w:val="left" w:pos="720"/>
              </w:tabs>
              <w:spacing w:line="280" w:lineRule="atLeast"/>
              <w:jc w:val="center"/>
              <w:rPr>
                <w:rFonts w:cs="Times New Roman"/>
                <w:i/>
                <w:iCs/>
                <w:szCs w:val="22"/>
              </w:rPr>
            </w:pPr>
          </w:p>
          <w:p w14:paraId="25426EA2" w14:textId="77777777" w:rsidR="006C2ED8" w:rsidRPr="00AB5DFA" w:rsidRDefault="006C2ED8">
            <w:pPr>
              <w:pStyle w:val="acctfourfigures"/>
              <w:tabs>
                <w:tab w:val="left" w:pos="720"/>
              </w:tabs>
              <w:spacing w:line="280" w:lineRule="atLeast"/>
              <w:jc w:val="center"/>
              <w:rPr>
                <w:rFonts w:cs="Times New Roman"/>
                <w:i/>
                <w:iCs/>
                <w:szCs w:val="22"/>
              </w:rPr>
            </w:pPr>
          </w:p>
        </w:tc>
        <w:tc>
          <w:tcPr>
            <w:tcW w:w="1260" w:type="dxa"/>
          </w:tcPr>
          <w:p w14:paraId="009AFCC5" w14:textId="77777777" w:rsidR="006C2ED8" w:rsidRPr="00AB5DFA" w:rsidRDefault="006C2ED8">
            <w:pPr>
              <w:pStyle w:val="acctfourfigures"/>
              <w:tabs>
                <w:tab w:val="left" w:pos="720"/>
              </w:tabs>
              <w:spacing w:line="280" w:lineRule="atLeast"/>
              <w:ind w:left="-79" w:right="-79"/>
              <w:jc w:val="center"/>
              <w:rPr>
                <w:rFonts w:cs="Times New Roman"/>
                <w:i/>
                <w:iCs/>
                <w:szCs w:val="22"/>
              </w:rPr>
            </w:pPr>
            <w:r w:rsidRPr="00AB5DFA">
              <w:rPr>
                <w:rFonts w:cs="Times New Roman"/>
                <w:i/>
                <w:iCs/>
                <w:szCs w:val="22"/>
              </w:rPr>
              <w:t>(in thousand Baht)</w:t>
            </w:r>
          </w:p>
        </w:tc>
        <w:tc>
          <w:tcPr>
            <w:tcW w:w="183" w:type="dxa"/>
          </w:tcPr>
          <w:p w14:paraId="54DFC2B8" w14:textId="77777777" w:rsidR="006C2ED8" w:rsidRPr="00AB5DFA" w:rsidRDefault="006C2ED8">
            <w:pPr>
              <w:pStyle w:val="acctfourfigures"/>
              <w:tabs>
                <w:tab w:val="left" w:pos="720"/>
              </w:tabs>
              <w:spacing w:line="280" w:lineRule="atLeast"/>
              <w:jc w:val="center"/>
              <w:rPr>
                <w:rFonts w:cs="Times New Roman"/>
                <w:i/>
                <w:iCs/>
                <w:szCs w:val="22"/>
              </w:rPr>
            </w:pPr>
          </w:p>
        </w:tc>
        <w:tc>
          <w:tcPr>
            <w:tcW w:w="987" w:type="dxa"/>
          </w:tcPr>
          <w:p w14:paraId="273DECAE" w14:textId="77777777" w:rsidR="006C2ED8" w:rsidRPr="00AB5DFA" w:rsidRDefault="006C2ED8">
            <w:pPr>
              <w:pStyle w:val="acctfourfigures"/>
              <w:tabs>
                <w:tab w:val="left" w:pos="720"/>
              </w:tabs>
              <w:spacing w:line="280" w:lineRule="atLeast"/>
              <w:jc w:val="center"/>
              <w:rPr>
                <w:rFonts w:cs="Times New Roman"/>
                <w:szCs w:val="22"/>
              </w:rPr>
            </w:pPr>
            <w:r w:rsidRPr="00AB5DFA">
              <w:rPr>
                <w:rFonts w:cs="Times New Roman"/>
                <w:szCs w:val="22"/>
              </w:rPr>
              <w:t>Rate</w:t>
            </w:r>
          </w:p>
          <w:p w14:paraId="0DAD9A5E" w14:textId="77777777" w:rsidR="006C2ED8" w:rsidRPr="00AB5DFA" w:rsidRDefault="006C2ED8">
            <w:pPr>
              <w:pStyle w:val="acctfourfigures"/>
              <w:tabs>
                <w:tab w:val="left" w:pos="720"/>
              </w:tabs>
              <w:spacing w:line="280" w:lineRule="atLeast"/>
              <w:jc w:val="center"/>
              <w:rPr>
                <w:rFonts w:cs="Times New Roman"/>
                <w:i/>
                <w:iCs/>
                <w:szCs w:val="22"/>
                <w:lang w:bidi="th-TH"/>
              </w:rPr>
            </w:pPr>
            <w:r w:rsidRPr="00AB5DFA">
              <w:rPr>
                <w:rFonts w:cs="Times New Roman"/>
                <w:i/>
                <w:iCs/>
                <w:szCs w:val="22"/>
                <w:lang w:bidi="th-TH"/>
              </w:rPr>
              <w:t>(%)</w:t>
            </w:r>
          </w:p>
        </w:tc>
        <w:tc>
          <w:tcPr>
            <w:tcW w:w="180" w:type="dxa"/>
          </w:tcPr>
          <w:p w14:paraId="5807C2BE" w14:textId="77777777" w:rsidR="006C2ED8" w:rsidRPr="00AB5DFA" w:rsidRDefault="006C2ED8">
            <w:pPr>
              <w:pStyle w:val="acctfourfigures"/>
              <w:tabs>
                <w:tab w:val="left" w:pos="720"/>
              </w:tabs>
              <w:spacing w:line="280" w:lineRule="atLeast"/>
              <w:jc w:val="center"/>
              <w:rPr>
                <w:rFonts w:cs="Times New Roman"/>
                <w:i/>
                <w:iCs/>
                <w:szCs w:val="22"/>
              </w:rPr>
            </w:pPr>
          </w:p>
          <w:p w14:paraId="3CC6CE83" w14:textId="77777777" w:rsidR="006C2ED8" w:rsidRPr="00AB5DFA" w:rsidRDefault="006C2ED8">
            <w:pPr>
              <w:pStyle w:val="acctfourfigures"/>
              <w:tabs>
                <w:tab w:val="left" w:pos="720"/>
              </w:tabs>
              <w:spacing w:line="280" w:lineRule="atLeast"/>
              <w:jc w:val="center"/>
              <w:rPr>
                <w:rFonts w:cs="Times New Roman"/>
                <w:i/>
                <w:iCs/>
                <w:szCs w:val="22"/>
              </w:rPr>
            </w:pPr>
          </w:p>
        </w:tc>
        <w:tc>
          <w:tcPr>
            <w:tcW w:w="1170" w:type="dxa"/>
          </w:tcPr>
          <w:p w14:paraId="31ED491D" w14:textId="77777777" w:rsidR="006C2ED8" w:rsidRPr="00AB5DFA" w:rsidRDefault="006C2ED8">
            <w:pPr>
              <w:pStyle w:val="acctfourfigures"/>
              <w:tabs>
                <w:tab w:val="left" w:pos="720"/>
              </w:tabs>
              <w:spacing w:line="280" w:lineRule="atLeast"/>
              <w:ind w:left="-79" w:right="-79"/>
              <w:jc w:val="center"/>
              <w:rPr>
                <w:rFonts w:cs="Times New Roman"/>
                <w:i/>
                <w:iCs/>
                <w:szCs w:val="22"/>
              </w:rPr>
            </w:pPr>
            <w:r w:rsidRPr="00AB5DFA">
              <w:rPr>
                <w:rFonts w:cs="Times New Roman"/>
                <w:i/>
                <w:iCs/>
                <w:szCs w:val="22"/>
              </w:rPr>
              <w:t>(in thousand Baht)</w:t>
            </w:r>
          </w:p>
        </w:tc>
      </w:tr>
      <w:tr w:rsidR="006C2ED8" w:rsidRPr="00AB5DFA" w14:paraId="1BB74703" w14:textId="77777777">
        <w:trPr>
          <w:cantSplit/>
          <w:trHeight w:val="64"/>
        </w:trPr>
        <w:tc>
          <w:tcPr>
            <w:tcW w:w="4590" w:type="dxa"/>
          </w:tcPr>
          <w:p w14:paraId="54D1C860" w14:textId="338E95C8" w:rsidR="006C2ED8" w:rsidRPr="00AB5DFA" w:rsidRDefault="006C2ED8">
            <w:pPr>
              <w:spacing w:line="280" w:lineRule="atLeast"/>
              <w:ind w:right="-79"/>
              <w:rPr>
                <w:rFonts w:cs="Times New Roman"/>
                <w:szCs w:val="22"/>
              </w:rPr>
            </w:pPr>
            <w:r w:rsidRPr="00AB5DFA">
              <w:rPr>
                <w:rFonts w:cs="Times New Roman"/>
                <w:szCs w:val="22"/>
              </w:rPr>
              <w:t>Profit</w:t>
            </w:r>
            <w:r w:rsidR="003043E0">
              <w:rPr>
                <w:rFonts w:cs="Times New Roman"/>
                <w:szCs w:val="22"/>
              </w:rPr>
              <w:t xml:space="preserve"> from operations</w:t>
            </w:r>
            <w:r w:rsidRPr="00AB5DFA">
              <w:rPr>
                <w:rFonts w:cs="Times New Roman"/>
                <w:szCs w:val="22"/>
              </w:rPr>
              <w:t xml:space="preserve"> before income tax </w:t>
            </w:r>
          </w:p>
        </w:tc>
        <w:tc>
          <w:tcPr>
            <w:tcW w:w="990" w:type="dxa"/>
          </w:tcPr>
          <w:p w14:paraId="0F00FC65" w14:textId="77777777" w:rsidR="006C2ED8" w:rsidRPr="00FC59A9" w:rsidRDefault="006C2ED8">
            <w:pPr>
              <w:tabs>
                <w:tab w:val="decimal" w:pos="731"/>
              </w:tabs>
              <w:spacing w:line="280" w:lineRule="atLeast"/>
              <w:rPr>
                <w:rFonts w:cs="Times New Roman"/>
                <w:szCs w:val="22"/>
              </w:rPr>
            </w:pPr>
          </w:p>
        </w:tc>
        <w:tc>
          <w:tcPr>
            <w:tcW w:w="180" w:type="dxa"/>
          </w:tcPr>
          <w:p w14:paraId="33DF6949" w14:textId="77777777" w:rsidR="006C2ED8" w:rsidRPr="00FC59A9" w:rsidRDefault="006C2ED8">
            <w:pPr>
              <w:tabs>
                <w:tab w:val="decimal" w:pos="731"/>
              </w:tabs>
              <w:spacing w:line="280" w:lineRule="atLeast"/>
              <w:rPr>
                <w:rFonts w:cs="Times New Roman"/>
                <w:szCs w:val="22"/>
              </w:rPr>
            </w:pPr>
          </w:p>
        </w:tc>
        <w:tc>
          <w:tcPr>
            <w:tcW w:w="1260" w:type="dxa"/>
            <w:tcBorders>
              <w:left w:val="nil"/>
              <w:right w:val="nil"/>
            </w:tcBorders>
          </w:tcPr>
          <w:p w14:paraId="1CD6F102" w14:textId="1F197E9C" w:rsidR="006C2ED8" w:rsidRPr="00FC59A9" w:rsidRDefault="00AC2485">
            <w:pPr>
              <w:tabs>
                <w:tab w:val="decimal" w:pos="997"/>
              </w:tabs>
              <w:spacing w:line="280" w:lineRule="atLeast"/>
              <w:ind w:right="-115"/>
              <w:rPr>
                <w:rFonts w:cs="Times New Roman"/>
                <w:szCs w:val="22"/>
              </w:rPr>
            </w:pPr>
            <w:r>
              <w:rPr>
                <w:rFonts w:cs="Times New Roman"/>
                <w:szCs w:val="22"/>
              </w:rPr>
              <w:t>2,281,734</w:t>
            </w:r>
          </w:p>
        </w:tc>
        <w:tc>
          <w:tcPr>
            <w:tcW w:w="183" w:type="dxa"/>
          </w:tcPr>
          <w:p w14:paraId="7CE8AB3F" w14:textId="77777777" w:rsidR="006C2ED8" w:rsidRPr="00AB5DFA" w:rsidRDefault="006C2ED8">
            <w:pPr>
              <w:pStyle w:val="acctfourfigures"/>
              <w:tabs>
                <w:tab w:val="clear" w:pos="765"/>
                <w:tab w:val="decimal" w:pos="731"/>
              </w:tabs>
              <w:spacing w:line="280" w:lineRule="atLeast"/>
              <w:rPr>
                <w:rFonts w:cs="Times New Roman"/>
                <w:szCs w:val="22"/>
              </w:rPr>
            </w:pPr>
          </w:p>
        </w:tc>
        <w:tc>
          <w:tcPr>
            <w:tcW w:w="987" w:type="dxa"/>
          </w:tcPr>
          <w:p w14:paraId="04FE81B5" w14:textId="77777777" w:rsidR="006C2ED8" w:rsidRPr="00AB5DFA" w:rsidRDefault="006C2ED8">
            <w:pPr>
              <w:tabs>
                <w:tab w:val="decimal" w:pos="731"/>
              </w:tabs>
              <w:spacing w:line="280" w:lineRule="atLeast"/>
              <w:rPr>
                <w:rFonts w:cs="Times New Roman"/>
                <w:szCs w:val="22"/>
              </w:rPr>
            </w:pPr>
          </w:p>
        </w:tc>
        <w:tc>
          <w:tcPr>
            <w:tcW w:w="180" w:type="dxa"/>
          </w:tcPr>
          <w:p w14:paraId="32C2ACEF" w14:textId="77777777" w:rsidR="006C2ED8" w:rsidRPr="00AB5DFA" w:rsidRDefault="006C2ED8">
            <w:pPr>
              <w:tabs>
                <w:tab w:val="decimal" w:pos="731"/>
              </w:tabs>
              <w:spacing w:line="280" w:lineRule="atLeast"/>
              <w:rPr>
                <w:rFonts w:cs="Times New Roman"/>
                <w:szCs w:val="22"/>
              </w:rPr>
            </w:pPr>
          </w:p>
        </w:tc>
        <w:tc>
          <w:tcPr>
            <w:tcW w:w="1170" w:type="dxa"/>
            <w:tcBorders>
              <w:left w:val="nil"/>
              <w:right w:val="nil"/>
            </w:tcBorders>
          </w:tcPr>
          <w:p w14:paraId="71711ECB" w14:textId="77777777" w:rsidR="006C2ED8" w:rsidRPr="00AB5DFA" w:rsidRDefault="006C2ED8">
            <w:pPr>
              <w:pStyle w:val="acctfourfigures"/>
              <w:tabs>
                <w:tab w:val="clear" w:pos="765"/>
                <w:tab w:val="decimal" w:pos="926"/>
              </w:tabs>
              <w:spacing w:line="280" w:lineRule="atLeast"/>
              <w:ind w:right="-115"/>
              <w:rPr>
                <w:rFonts w:cs="Times New Roman"/>
                <w:szCs w:val="22"/>
              </w:rPr>
            </w:pPr>
            <w:r w:rsidRPr="00FC59A9">
              <w:rPr>
                <w:rFonts w:cs="Times New Roman"/>
                <w:szCs w:val="22"/>
              </w:rPr>
              <w:t>1,588,24</w:t>
            </w:r>
            <w:r>
              <w:rPr>
                <w:rFonts w:cs="Times New Roman"/>
                <w:szCs w:val="22"/>
              </w:rPr>
              <w:t>0</w:t>
            </w:r>
          </w:p>
        </w:tc>
      </w:tr>
      <w:tr w:rsidR="006C2ED8" w:rsidRPr="00AB5DFA" w14:paraId="13632BA0" w14:textId="77777777">
        <w:trPr>
          <w:cantSplit/>
          <w:trHeight w:val="64"/>
        </w:trPr>
        <w:tc>
          <w:tcPr>
            <w:tcW w:w="4590" w:type="dxa"/>
          </w:tcPr>
          <w:p w14:paraId="612BFBE7" w14:textId="77777777" w:rsidR="006C2ED8" w:rsidRPr="00AB5DFA" w:rsidRDefault="006C2ED8">
            <w:pPr>
              <w:spacing w:line="280" w:lineRule="atLeast"/>
              <w:ind w:right="-79"/>
              <w:rPr>
                <w:rFonts w:cs="Times New Roman"/>
                <w:szCs w:val="22"/>
              </w:rPr>
            </w:pPr>
            <w:r w:rsidRPr="00AB5DFA">
              <w:rPr>
                <w:rFonts w:cs="Times New Roman"/>
                <w:szCs w:val="22"/>
              </w:rPr>
              <w:t>Income tax using the Thai corporation tax rate</w:t>
            </w:r>
          </w:p>
        </w:tc>
        <w:tc>
          <w:tcPr>
            <w:tcW w:w="990" w:type="dxa"/>
          </w:tcPr>
          <w:p w14:paraId="6F6BC780" w14:textId="6AED88CC" w:rsidR="006C2ED8" w:rsidRPr="00FC59A9" w:rsidRDefault="00AC2485">
            <w:pPr>
              <w:pStyle w:val="acctfourfigures"/>
              <w:tabs>
                <w:tab w:val="clear" w:pos="765"/>
                <w:tab w:val="decimal" w:pos="497"/>
              </w:tabs>
              <w:spacing w:line="280" w:lineRule="atLeast"/>
              <w:rPr>
                <w:rFonts w:cs="Times New Roman"/>
                <w:szCs w:val="22"/>
                <w:lang w:bidi="th-TH"/>
              </w:rPr>
            </w:pPr>
            <w:r w:rsidRPr="00AB5DFA">
              <w:rPr>
                <w:rFonts w:cs="Times New Roman"/>
                <w:szCs w:val="22"/>
                <w:lang w:bidi="th-TH"/>
              </w:rPr>
              <w:t>20.0</w:t>
            </w:r>
          </w:p>
        </w:tc>
        <w:tc>
          <w:tcPr>
            <w:tcW w:w="180" w:type="dxa"/>
          </w:tcPr>
          <w:p w14:paraId="14D159A3" w14:textId="77777777" w:rsidR="006C2ED8" w:rsidRPr="00FC59A9" w:rsidRDefault="006C2ED8">
            <w:pPr>
              <w:pStyle w:val="acctfourfigures"/>
              <w:tabs>
                <w:tab w:val="clear" w:pos="765"/>
                <w:tab w:val="decimal" w:pos="731"/>
              </w:tabs>
              <w:spacing w:line="280" w:lineRule="atLeast"/>
              <w:rPr>
                <w:rFonts w:cs="Times New Roman"/>
                <w:szCs w:val="22"/>
              </w:rPr>
            </w:pPr>
          </w:p>
        </w:tc>
        <w:tc>
          <w:tcPr>
            <w:tcW w:w="1260" w:type="dxa"/>
            <w:tcBorders>
              <w:top w:val="double" w:sz="4" w:space="0" w:color="auto"/>
              <w:left w:val="nil"/>
              <w:right w:val="nil"/>
            </w:tcBorders>
          </w:tcPr>
          <w:p w14:paraId="3E68777D" w14:textId="612B9253" w:rsidR="006C2ED8" w:rsidRPr="00FC59A9" w:rsidRDefault="00AC2485">
            <w:pPr>
              <w:tabs>
                <w:tab w:val="decimal" w:pos="997"/>
              </w:tabs>
              <w:spacing w:line="280" w:lineRule="atLeast"/>
              <w:ind w:right="-115"/>
              <w:rPr>
                <w:rFonts w:cs="Times New Roman"/>
                <w:szCs w:val="22"/>
              </w:rPr>
            </w:pPr>
            <w:r>
              <w:rPr>
                <w:rFonts w:cs="Times New Roman"/>
                <w:szCs w:val="22"/>
              </w:rPr>
              <w:t>456,347</w:t>
            </w:r>
          </w:p>
        </w:tc>
        <w:tc>
          <w:tcPr>
            <w:tcW w:w="183" w:type="dxa"/>
          </w:tcPr>
          <w:p w14:paraId="48BCD5DE" w14:textId="77777777" w:rsidR="006C2ED8" w:rsidRPr="00AB5DFA" w:rsidRDefault="006C2ED8">
            <w:pPr>
              <w:pStyle w:val="acctfourfigures"/>
              <w:tabs>
                <w:tab w:val="clear" w:pos="765"/>
                <w:tab w:val="decimal" w:pos="497"/>
              </w:tabs>
              <w:spacing w:line="280" w:lineRule="atLeast"/>
              <w:rPr>
                <w:rFonts w:cs="Times New Roman"/>
                <w:szCs w:val="22"/>
              </w:rPr>
            </w:pPr>
          </w:p>
        </w:tc>
        <w:tc>
          <w:tcPr>
            <w:tcW w:w="987" w:type="dxa"/>
          </w:tcPr>
          <w:p w14:paraId="0F658F3A" w14:textId="77777777" w:rsidR="006C2ED8" w:rsidRPr="00AB5DFA" w:rsidRDefault="006C2ED8">
            <w:pPr>
              <w:pStyle w:val="acctfourfigures"/>
              <w:tabs>
                <w:tab w:val="clear" w:pos="765"/>
                <w:tab w:val="decimal" w:pos="497"/>
              </w:tabs>
              <w:spacing w:line="280" w:lineRule="atLeast"/>
              <w:rPr>
                <w:rFonts w:cs="Times New Roman"/>
                <w:szCs w:val="22"/>
                <w:lang w:bidi="th-TH"/>
              </w:rPr>
            </w:pPr>
            <w:r w:rsidRPr="00AB5DFA">
              <w:rPr>
                <w:rFonts w:cs="Times New Roman"/>
                <w:szCs w:val="22"/>
                <w:lang w:bidi="th-TH"/>
              </w:rPr>
              <w:t>20.0</w:t>
            </w:r>
          </w:p>
        </w:tc>
        <w:tc>
          <w:tcPr>
            <w:tcW w:w="180" w:type="dxa"/>
          </w:tcPr>
          <w:p w14:paraId="463454EC" w14:textId="77777777" w:rsidR="006C2ED8" w:rsidRPr="00AB5DFA" w:rsidRDefault="006C2ED8">
            <w:pPr>
              <w:pStyle w:val="acctfourfigures"/>
              <w:tabs>
                <w:tab w:val="clear" w:pos="765"/>
                <w:tab w:val="decimal" w:pos="731"/>
              </w:tabs>
              <w:spacing w:line="280" w:lineRule="atLeast"/>
              <w:rPr>
                <w:rFonts w:cs="Times New Roman"/>
                <w:szCs w:val="22"/>
              </w:rPr>
            </w:pPr>
          </w:p>
        </w:tc>
        <w:tc>
          <w:tcPr>
            <w:tcW w:w="1170" w:type="dxa"/>
            <w:tcBorders>
              <w:top w:val="double" w:sz="4" w:space="0" w:color="auto"/>
              <w:left w:val="nil"/>
              <w:right w:val="nil"/>
            </w:tcBorders>
          </w:tcPr>
          <w:p w14:paraId="60AACC0E" w14:textId="77777777" w:rsidR="006C2ED8" w:rsidRPr="00AB5DFA" w:rsidRDefault="006C2ED8">
            <w:pPr>
              <w:tabs>
                <w:tab w:val="decimal" w:pos="926"/>
              </w:tabs>
              <w:spacing w:line="280" w:lineRule="atLeast"/>
              <w:ind w:right="-115"/>
              <w:rPr>
                <w:rFonts w:cs="Times New Roman"/>
                <w:szCs w:val="22"/>
              </w:rPr>
            </w:pPr>
            <w:r w:rsidRPr="00FC59A9">
              <w:rPr>
                <w:rFonts w:cs="Times New Roman"/>
                <w:szCs w:val="22"/>
              </w:rPr>
              <w:t>317,648</w:t>
            </w:r>
          </w:p>
        </w:tc>
      </w:tr>
      <w:tr w:rsidR="006C2ED8" w:rsidRPr="00AB5DFA" w14:paraId="08748D76" w14:textId="77777777">
        <w:trPr>
          <w:cantSplit/>
          <w:trHeight w:val="64"/>
        </w:trPr>
        <w:tc>
          <w:tcPr>
            <w:tcW w:w="4590" w:type="dxa"/>
          </w:tcPr>
          <w:p w14:paraId="5E8D5A3C" w14:textId="77777777" w:rsidR="006C2ED8" w:rsidRPr="00AB5DFA" w:rsidRDefault="006C2ED8">
            <w:pPr>
              <w:spacing w:line="280" w:lineRule="atLeast"/>
              <w:ind w:left="149" w:hanging="149"/>
              <w:rPr>
                <w:rFonts w:cs="Times New Roman"/>
                <w:szCs w:val="22"/>
              </w:rPr>
            </w:pPr>
            <w:r w:rsidRPr="00AB5DFA">
              <w:rPr>
                <w:rFonts w:cs="Times New Roman"/>
                <w:szCs w:val="22"/>
              </w:rPr>
              <w:t>Tax effect of income or expenses that are not taxable income or expenses</w:t>
            </w:r>
          </w:p>
        </w:tc>
        <w:tc>
          <w:tcPr>
            <w:tcW w:w="990" w:type="dxa"/>
            <w:vAlign w:val="bottom"/>
          </w:tcPr>
          <w:p w14:paraId="6FCBAA14" w14:textId="77777777" w:rsidR="006C2ED8" w:rsidRPr="00AB5DFA" w:rsidRDefault="006C2ED8">
            <w:pPr>
              <w:tabs>
                <w:tab w:val="decimal" w:pos="497"/>
              </w:tabs>
              <w:spacing w:line="280" w:lineRule="atLeast"/>
              <w:rPr>
                <w:rFonts w:cs="Times New Roman"/>
                <w:szCs w:val="22"/>
              </w:rPr>
            </w:pPr>
          </w:p>
        </w:tc>
        <w:tc>
          <w:tcPr>
            <w:tcW w:w="180" w:type="dxa"/>
          </w:tcPr>
          <w:p w14:paraId="7348ABE3" w14:textId="77777777" w:rsidR="006C2ED8" w:rsidRPr="00AB5DFA" w:rsidRDefault="006C2ED8">
            <w:pPr>
              <w:tabs>
                <w:tab w:val="decimal" w:pos="731"/>
              </w:tabs>
              <w:spacing w:line="280" w:lineRule="atLeast"/>
              <w:rPr>
                <w:rFonts w:cs="Times New Roman"/>
                <w:szCs w:val="22"/>
              </w:rPr>
            </w:pPr>
          </w:p>
        </w:tc>
        <w:tc>
          <w:tcPr>
            <w:tcW w:w="1260" w:type="dxa"/>
            <w:tcBorders>
              <w:left w:val="nil"/>
              <w:right w:val="nil"/>
            </w:tcBorders>
          </w:tcPr>
          <w:p w14:paraId="624779C4" w14:textId="77777777" w:rsidR="006C2ED8" w:rsidRDefault="006C2ED8">
            <w:pPr>
              <w:tabs>
                <w:tab w:val="decimal" w:pos="997"/>
              </w:tabs>
              <w:spacing w:line="280" w:lineRule="atLeast"/>
              <w:ind w:right="-115"/>
              <w:rPr>
                <w:rFonts w:cs="Times New Roman"/>
                <w:szCs w:val="22"/>
              </w:rPr>
            </w:pPr>
          </w:p>
          <w:p w14:paraId="45F70F96" w14:textId="20FA711F" w:rsidR="00AC2485" w:rsidRPr="00FC59A9" w:rsidRDefault="00AC2485">
            <w:pPr>
              <w:tabs>
                <w:tab w:val="decimal" w:pos="997"/>
              </w:tabs>
              <w:spacing w:line="280" w:lineRule="atLeast"/>
              <w:ind w:right="-115"/>
              <w:rPr>
                <w:rFonts w:cs="Times New Roman"/>
                <w:szCs w:val="22"/>
              </w:rPr>
            </w:pPr>
            <w:r>
              <w:rPr>
                <w:rFonts w:cs="Times New Roman"/>
                <w:szCs w:val="22"/>
              </w:rPr>
              <w:t>3,99</w:t>
            </w:r>
            <w:r w:rsidR="00236386">
              <w:rPr>
                <w:rFonts w:cs="Times New Roman"/>
                <w:szCs w:val="22"/>
              </w:rPr>
              <w:t>3</w:t>
            </w:r>
          </w:p>
        </w:tc>
        <w:tc>
          <w:tcPr>
            <w:tcW w:w="183" w:type="dxa"/>
            <w:vAlign w:val="bottom"/>
          </w:tcPr>
          <w:p w14:paraId="321DCB87" w14:textId="77777777" w:rsidR="006C2ED8" w:rsidRPr="00AB5DFA" w:rsidRDefault="006C2ED8">
            <w:pPr>
              <w:tabs>
                <w:tab w:val="decimal" w:pos="497"/>
              </w:tabs>
              <w:spacing w:line="280" w:lineRule="atLeast"/>
              <w:rPr>
                <w:rFonts w:cs="Times New Roman"/>
                <w:szCs w:val="22"/>
              </w:rPr>
            </w:pPr>
          </w:p>
        </w:tc>
        <w:tc>
          <w:tcPr>
            <w:tcW w:w="987" w:type="dxa"/>
            <w:vAlign w:val="bottom"/>
          </w:tcPr>
          <w:p w14:paraId="3C15D24F" w14:textId="77777777" w:rsidR="006C2ED8" w:rsidRPr="00AB5DFA" w:rsidRDefault="006C2ED8">
            <w:pPr>
              <w:tabs>
                <w:tab w:val="decimal" w:pos="497"/>
              </w:tabs>
              <w:spacing w:line="280" w:lineRule="atLeast"/>
              <w:rPr>
                <w:rFonts w:cs="Times New Roman"/>
                <w:szCs w:val="22"/>
              </w:rPr>
            </w:pPr>
          </w:p>
        </w:tc>
        <w:tc>
          <w:tcPr>
            <w:tcW w:w="180" w:type="dxa"/>
          </w:tcPr>
          <w:p w14:paraId="2C31F97E" w14:textId="77777777" w:rsidR="006C2ED8" w:rsidRPr="00AB5DFA" w:rsidRDefault="006C2ED8">
            <w:pPr>
              <w:tabs>
                <w:tab w:val="decimal" w:pos="731"/>
              </w:tabs>
              <w:spacing w:line="280" w:lineRule="atLeast"/>
              <w:rPr>
                <w:rFonts w:cs="Times New Roman"/>
                <w:szCs w:val="22"/>
              </w:rPr>
            </w:pPr>
          </w:p>
        </w:tc>
        <w:tc>
          <w:tcPr>
            <w:tcW w:w="1170" w:type="dxa"/>
            <w:tcBorders>
              <w:left w:val="nil"/>
              <w:right w:val="nil"/>
            </w:tcBorders>
          </w:tcPr>
          <w:p w14:paraId="143D139E" w14:textId="77777777" w:rsidR="006C2ED8" w:rsidRPr="00FC59A9" w:rsidRDefault="006C2ED8">
            <w:pPr>
              <w:tabs>
                <w:tab w:val="decimal" w:pos="997"/>
              </w:tabs>
              <w:spacing w:line="280" w:lineRule="atLeast"/>
              <w:ind w:right="-115"/>
              <w:rPr>
                <w:rFonts w:cs="Times New Roman"/>
                <w:szCs w:val="22"/>
              </w:rPr>
            </w:pPr>
          </w:p>
          <w:p w14:paraId="06265AC3" w14:textId="77777777" w:rsidR="006C2ED8" w:rsidRPr="00AB5DFA" w:rsidRDefault="006C2ED8">
            <w:pPr>
              <w:tabs>
                <w:tab w:val="decimal" w:pos="926"/>
              </w:tabs>
              <w:spacing w:line="280" w:lineRule="atLeast"/>
              <w:ind w:right="-115"/>
              <w:rPr>
                <w:rFonts w:cs="Times New Roman"/>
                <w:szCs w:val="22"/>
              </w:rPr>
            </w:pPr>
            <w:r w:rsidRPr="00FC59A9">
              <w:rPr>
                <w:rFonts w:cs="Times New Roman"/>
                <w:szCs w:val="22"/>
              </w:rPr>
              <w:t>2,297</w:t>
            </w:r>
          </w:p>
        </w:tc>
      </w:tr>
      <w:tr w:rsidR="0041144F" w:rsidRPr="00AB5DFA" w14:paraId="295DB200" w14:textId="77777777">
        <w:trPr>
          <w:cantSplit/>
          <w:trHeight w:val="64"/>
        </w:trPr>
        <w:tc>
          <w:tcPr>
            <w:tcW w:w="4590" w:type="dxa"/>
          </w:tcPr>
          <w:p w14:paraId="7A639831" w14:textId="7149A835" w:rsidR="0041144F" w:rsidRPr="00AB5DFA" w:rsidRDefault="00D00A5D" w:rsidP="0041144F">
            <w:pPr>
              <w:spacing w:line="280" w:lineRule="atLeast"/>
              <w:ind w:left="149" w:hanging="149"/>
              <w:rPr>
                <w:rFonts w:cs="Times New Roman"/>
                <w:szCs w:val="22"/>
              </w:rPr>
            </w:pPr>
            <w:r>
              <w:rPr>
                <w:rFonts w:cs="Times New Roman"/>
                <w:szCs w:val="22"/>
              </w:rPr>
              <w:t>O</w:t>
            </w:r>
            <w:r w:rsidR="0041144F">
              <w:rPr>
                <w:rFonts w:cs="Times New Roman"/>
                <w:szCs w:val="22"/>
              </w:rPr>
              <w:t xml:space="preserve">ver </w:t>
            </w:r>
            <w:r w:rsidR="0041144F" w:rsidRPr="00AB5DFA">
              <w:rPr>
                <w:rFonts w:cs="Times New Roman"/>
                <w:szCs w:val="22"/>
              </w:rPr>
              <w:t>provided in prior periods</w:t>
            </w:r>
          </w:p>
        </w:tc>
        <w:tc>
          <w:tcPr>
            <w:tcW w:w="990" w:type="dxa"/>
            <w:vAlign w:val="bottom"/>
          </w:tcPr>
          <w:p w14:paraId="59D29612" w14:textId="77777777" w:rsidR="0041144F" w:rsidRPr="00AB5DFA" w:rsidRDefault="0041144F" w:rsidP="0041144F">
            <w:pPr>
              <w:tabs>
                <w:tab w:val="decimal" w:pos="497"/>
              </w:tabs>
              <w:spacing w:line="280" w:lineRule="atLeast"/>
              <w:rPr>
                <w:rFonts w:cs="Times New Roman"/>
                <w:szCs w:val="22"/>
              </w:rPr>
            </w:pPr>
          </w:p>
        </w:tc>
        <w:tc>
          <w:tcPr>
            <w:tcW w:w="180" w:type="dxa"/>
          </w:tcPr>
          <w:p w14:paraId="7ED41D8E" w14:textId="77777777" w:rsidR="0041144F" w:rsidRPr="00AB5DFA" w:rsidRDefault="0041144F" w:rsidP="0041144F">
            <w:pPr>
              <w:tabs>
                <w:tab w:val="decimal" w:pos="731"/>
              </w:tabs>
              <w:spacing w:line="280" w:lineRule="atLeast"/>
              <w:rPr>
                <w:rFonts w:cs="Times New Roman"/>
                <w:szCs w:val="22"/>
              </w:rPr>
            </w:pPr>
          </w:p>
        </w:tc>
        <w:tc>
          <w:tcPr>
            <w:tcW w:w="1260" w:type="dxa"/>
            <w:tcBorders>
              <w:left w:val="nil"/>
              <w:right w:val="nil"/>
            </w:tcBorders>
          </w:tcPr>
          <w:p w14:paraId="2A7EDBCE" w14:textId="347404CA" w:rsidR="0041144F" w:rsidRPr="00FC59A9" w:rsidRDefault="00AC2485" w:rsidP="0041144F">
            <w:pPr>
              <w:tabs>
                <w:tab w:val="decimal" w:pos="997"/>
              </w:tabs>
              <w:spacing w:line="280" w:lineRule="atLeast"/>
              <w:ind w:right="-115"/>
              <w:rPr>
                <w:rFonts w:cs="Times New Roman"/>
                <w:szCs w:val="22"/>
              </w:rPr>
            </w:pPr>
            <w:r>
              <w:rPr>
                <w:rFonts w:cs="Times New Roman"/>
                <w:bCs/>
                <w:szCs w:val="22"/>
              </w:rPr>
              <w:t>(6,798)</w:t>
            </w:r>
          </w:p>
        </w:tc>
        <w:tc>
          <w:tcPr>
            <w:tcW w:w="183" w:type="dxa"/>
          </w:tcPr>
          <w:p w14:paraId="5FC33431" w14:textId="77777777" w:rsidR="0041144F" w:rsidRPr="00AB5DFA" w:rsidRDefault="0041144F" w:rsidP="0041144F">
            <w:pPr>
              <w:tabs>
                <w:tab w:val="decimal" w:pos="407"/>
              </w:tabs>
              <w:spacing w:line="280" w:lineRule="atLeast"/>
              <w:jc w:val="center"/>
              <w:rPr>
                <w:rFonts w:cs="Times New Roman"/>
                <w:szCs w:val="22"/>
              </w:rPr>
            </w:pPr>
          </w:p>
        </w:tc>
        <w:tc>
          <w:tcPr>
            <w:tcW w:w="987" w:type="dxa"/>
            <w:vAlign w:val="bottom"/>
          </w:tcPr>
          <w:p w14:paraId="5EB62B25" w14:textId="77777777" w:rsidR="0041144F" w:rsidRPr="00AB5DFA" w:rsidRDefault="0041144F" w:rsidP="0041144F">
            <w:pPr>
              <w:tabs>
                <w:tab w:val="decimal" w:pos="497"/>
              </w:tabs>
              <w:spacing w:line="280" w:lineRule="atLeast"/>
              <w:rPr>
                <w:rFonts w:cs="Times New Roman"/>
                <w:szCs w:val="22"/>
              </w:rPr>
            </w:pPr>
          </w:p>
        </w:tc>
        <w:tc>
          <w:tcPr>
            <w:tcW w:w="180" w:type="dxa"/>
          </w:tcPr>
          <w:p w14:paraId="0DA20123" w14:textId="77777777" w:rsidR="0041144F" w:rsidRPr="00AB5DFA" w:rsidRDefault="0041144F" w:rsidP="0041144F">
            <w:pPr>
              <w:tabs>
                <w:tab w:val="decimal" w:pos="731"/>
              </w:tabs>
              <w:spacing w:line="280" w:lineRule="atLeast"/>
              <w:rPr>
                <w:rFonts w:cs="Times New Roman"/>
                <w:szCs w:val="22"/>
              </w:rPr>
            </w:pPr>
          </w:p>
        </w:tc>
        <w:tc>
          <w:tcPr>
            <w:tcW w:w="1170" w:type="dxa"/>
            <w:tcBorders>
              <w:left w:val="nil"/>
              <w:right w:val="nil"/>
            </w:tcBorders>
          </w:tcPr>
          <w:p w14:paraId="1B125543" w14:textId="77777777" w:rsidR="0041144F" w:rsidRPr="00AB5DFA" w:rsidRDefault="0041144F" w:rsidP="0041144F">
            <w:pPr>
              <w:tabs>
                <w:tab w:val="decimal" w:pos="926"/>
              </w:tabs>
              <w:spacing w:line="280" w:lineRule="atLeast"/>
              <w:ind w:right="-115"/>
              <w:rPr>
                <w:rFonts w:cs="Times New Roman"/>
                <w:szCs w:val="22"/>
              </w:rPr>
            </w:pPr>
            <w:r w:rsidRPr="00FC59A9">
              <w:rPr>
                <w:rFonts w:cs="Times New Roman"/>
                <w:szCs w:val="22"/>
              </w:rPr>
              <w:t>(1,427)</w:t>
            </w:r>
          </w:p>
        </w:tc>
      </w:tr>
      <w:tr w:rsidR="006C2ED8" w:rsidRPr="00AB5DFA" w14:paraId="4BA8726E" w14:textId="77777777">
        <w:trPr>
          <w:cantSplit/>
        </w:trPr>
        <w:tc>
          <w:tcPr>
            <w:tcW w:w="4590" w:type="dxa"/>
          </w:tcPr>
          <w:p w14:paraId="0A82687E" w14:textId="77777777" w:rsidR="006C2ED8" w:rsidRPr="00AB5DFA" w:rsidRDefault="006C2ED8">
            <w:pPr>
              <w:spacing w:line="280" w:lineRule="atLeast"/>
              <w:ind w:right="-79"/>
              <w:rPr>
                <w:rFonts w:cs="Times New Roman"/>
                <w:b/>
                <w:bCs/>
                <w:szCs w:val="22"/>
              </w:rPr>
            </w:pPr>
            <w:r w:rsidRPr="00AB5DFA">
              <w:rPr>
                <w:rFonts w:cs="Times New Roman"/>
                <w:b/>
                <w:bCs/>
                <w:szCs w:val="22"/>
              </w:rPr>
              <w:t>Total</w:t>
            </w:r>
          </w:p>
        </w:tc>
        <w:tc>
          <w:tcPr>
            <w:tcW w:w="990" w:type="dxa"/>
            <w:tcBorders>
              <w:top w:val="single" w:sz="4" w:space="0" w:color="auto"/>
              <w:left w:val="nil"/>
              <w:bottom w:val="double" w:sz="4" w:space="0" w:color="auto"/>
              <w:right w:val="nil"/>
            </w:tcBorders>
          </w:tcPr>
          <w:p w14:paraId="47EF6FFB" w14:textId="4CE0F314" w:rsidR="006C2ED8" w:rsidRPr="00FC59A9" w:rsidRDefault="00AC2485">
            <w:pPr>
              <w:pStyle w:val="acctfourfigures"/>
              <w:tabs>
                <w:tab w:val="clear" w:pos="765"/>
                <w:tab w:val="decimal" w:pos="497"/>
              </w:tabs>
              <w:spacing w:line="280" w:lineRule="atLeast"/>
              <w:rPr>
                <w:rFonts w:cs="Times New Roman"/>
                <w:b/>
                <w:bCs/>
                <w:szCs w:val="22"/>
                <w:lang w:bidi="th-TH"/>
              </w:rPr>
            </w:pPr>
            <w:r>
              <w:rPr>
                <w:rFonts w:cs="Times New Roman"/>
                <w:b/>
                <w:bCs/>
                <w:szCs w:val="22"/>
                <w:lang w:bidi="th-TH"/>
              </w:rPr>
              <w:t>19.9</w:t>
            </w:r>
          </w:p>
        </w:tc>
        <w:tc>
          <w:tcPr>
            <w:tcW w:w="180" w:type="dxa"/>
          </w:tcPr>
          <w:p w14:paraId="47A7D197" w14:textId="77777777" w:rsidR="006C2ED8" w:rsidRPr="00AB5DFA" w:rsidRDefault="006C2ED8">
            <w:pPr>
              <w:pStyle w:val="acctfourfigures"/>
              <w:tabs>
                <w:tab w:val="clear" w:pos="765"/>
                <w:tab w:val="decimal" w:pos="731"/>
              </w:tabs>
              <w:spacing w:line="280" w:lineRule="atLeast"/>
              <w:rPr>
                <w:rFonts w:cs="Times New Roman"/>
                <w:b/>
                <w:bCs/>
                <w:szCs w:val="22"/>
              </w:rPr>
            </w:pPr>
          </w:p>
        </w:tc>
        <w:tc>
          <w:tcPr>
            <w:tcW w:w="1260" w:type="dxa"/>
            <w:tcBorders>
              <w:top w:val="single" w:sz="4" w:space="0" w:color="auto"/>
              <w:left w:val="nil"/>
              <w:bottom w:val="double" w:sz="4" w:space="0" w:color="auto"/>
              <w:right w:val="nil"/>
            </w:tcBorders>
          </w:tcPr>
          <w:p w14:paraId="0C206CCB" w14:textId="284846B2" w:rsidR="006C2ED8" w:rsidRPr="00FC59A9" w:rsidRDefault="00AC2485">
            <w:pPr>
              <w:pStyle w:val="acctfourfigures"/>
              <w:tabs>
                <w:tab w:val="clear" w:pos="765"/>
                <w:tab w:val="decimal" w:pos="997"/>
              </w:tabs>
              <w:spacing w:line="280" w:lineRule="atLeast"/>
              <w:ind w:right="-115"/>
              <w:rPr>
                <w:rFonts w:cs="Times New Roman"/>
                <w:b/>
                <w:bCs/>
                <w:szCs w:val="22"/>
              </w:rPr>
            </w:pPr>
            <w:r>
              <w:rPr>
                <w:rFonts w:cs="Times New Roman"/>
                <w:b/>
                <w:bCs/>
                <w:szCs w:val="22"/>
              </w:rPr>
              <w:t>453,542</w:t>
            </w:r>
          </w:p>
        </w:tc>
        <w:tc>
          <w:tcPr>
            <w:tcW w:w="183" w:type="dxa"/>
          </w:tcPr>
          <w:p w14:paraId="52FA608A" w14:textId="77777777" w:rsidR="006C2ED8" w:rsidRPr="00AB5DFA" w:rsidRDefault="006C2ED8">
            <w:pPr>
              <w:pStyle w:val="acctfourfigures"/>
              <w:tabs>
                <w:tab w:val="clear" w:pos="765"/>
                <w:tab w:val="decimal" w:pos="497"/>
              </w:tabs>
              <w:spacing w:line="280" w:lineRule="atLeast"/>
              <w:rPr>
                <w:rFonts w:cs="Times New Roman"/>
                <w:b/>
                <w:bCs/>
                <w:szCs w:val="22"/>
                <w:lang w:bidi="th-TH"/>
              </w:rPr>
            </w:pPr>
          </w:p>
        </w:tc>
        <w:tc>
          <w:tcPr>
            <w:tcW w:w="987" w:type="dxa"/>
            <w:tcBorders>
              <w:top w:val="single" w:sz="4" w:space="0" w:color="auto"/>
              <w:left w:val="nil"/>
              <w:bottom w:val="double" w:sz="4" w:space="0" w:color="auto"/>
              <w:right w:val="nil"/>
            </w:tcBorders>
          </w:tcPr>
          <w:p w14:paraId="6A568232" w14:textId="77777777" w:rsidR="006C2ED8" w:rsidRPr="00AB5DFA" w:rsidRDefault="006C2ED8">
            <w:pPr>
              <w:pStyle w:val="acctfourfigures"/>
              <w:tabs>
                <w:tab w:val="clear" w:pos="765"/>
                <w:tab w:val="decimal" w:pos="497"/>
              </w:tabs>
              <w:spacing w:line="280" w:lineRule="atLeast"/>
              <w:rPr>
                <w:rFonts w:cs="Times New Roman"/>
                <w:b/>
                <w:bCs/>
                <w:szCs w:val="22"/>
                <w:lang w:bidi="th-TH"/>
              </w:rPr>
            </w:pPr>
            <w:r w:rsidRPr="00AB5DFA">
              <w:rPr>
                <w:rFonts w:cs="Times New Roman"/>
                <w:b/>
                <w:bCs/>
                <w:szCs w:val="22"/>
                <w:lang w:bidi="th-TH"/>
              </w:rPr>
              <w:t>20.1</w:t>
            </w:r>
          </w:p>
        </w:tc>
        <w:tc>
          <w:tcPr>
            <w:tcW w:w="180" w:type="dxa"/>
          </w:tcPr>
          <w:p w14:paraId="13CD9FDE" w14:textId="77777777" w:rsidR="006C2ED8" w:rsidRPr="00AB5DFA" w:rsidRDefault="006C2ED8">
            <w:pPr>
              <w:pStyle w:val="acctfourfigures"/>
              <w:tabs>
                <w:tab w:val="clear" w:pos="765"/>
                <w:tab w:val="decimal" w:pos="731"/>
              </w:tabs>
              <w:spacing w:line="280" w:lineRule="atLeast"/>
              <w:rPr>
                <w:rFonts w:cs="Times New Roman"/>
                <w:b/>
                <w:bCs/>
                <w:szCs w:val="22"/>
              </w:rPr>
            </w:pPr>
          </w:p>
        </w:tc>
        <w:tc>
          <w:tcPr>
            <w:tcW w:w="1170" w:type="dxa"/>
            <w:tcBorders>
              <w:top w:val="single" w:sz="4" w:space="0" w:color="auto"/>
              <w:left w:val="nil"/>
              <w:bottom w:val="double" w:sz="4" w:space="0" w:color="auto"/>
              <w:right w:val="nil"/>
            </w:tcBorders>
          </w:tcPr>
          <w:p w14:paraId="527ACA1C" w14:textId="77777777" w:rsidR="006C2ED8" w:rsidRPr="00AB5DFA" w:rsidRDefault="006C2ED8">
            <w:pPr>
              <w:pStyle w:val="acctfourfigures"/>
              <w:tabs>
                <w:tab w:val="clear" w:pos="765"/>
                <w:tab w:val="decimal" w:pos="926"/>
              </w:tabs>
              <w:spacing w:line="280" w:lineRule="atLeast"/>
              <w:ind w:right="-115"/>
              <w:rPr>
                <w:rFonts w:cs="Times New Roman"/>
                <w:b/>
                <w:bCs/>
                <w:szCs w:val="22"/>
              </w:rPr>
            </w:pPr>
            <w:r w:rsidRPr="00FC59A9">
              <w:rPr>
                <w:rFonts w:cs="Times New Roman"/>
                <w:b/>
                <w:bCs/>
                <w:szCs w:val="22"/>
                <w:lang w:bidi="th-TH"/>
              </w:rPr>
              <w:t>318,518</w:t>
            </w:r>
          </w:p>
        </w:tc>
      </w:tr>
    </w:tbl>
    <w:p w14:paraId="482DC25E" w14:textId="5FBB8030" w:rsidR="00E36710" w:rsidRDefault="00E36710" w:rsidP="00522CC7">
      <w:pPr>
        <w:ind w:left="540"/>
        <w:rPr>
          <w:rFonts w:cs="Times New Roman"/>
          <w:szCs w:val="22"/>
        </w:rPr>
      </w:pPr>
    </w:p>
    <w:p w14:paraId="7A8BC96E" w14:textId="140E5899" w:rsidR="006C2ED8" w:rsidRDefault="00E36710" w:rsidP="00E36710">
      <w:pPr>
        <w:rPr>
          <w:rFonts w:cs="Times New Roman"/>
          <w:szCs w:val="22"/>
        </w:rPr>
      </w:pPr>
      <w:r>
        <w:rPr>
          <w:rFonts w:cs="Times New Roman"/>
          <w:szCs w:val="22"/>
        </w:rPr>
        <w:br w:type="page"/>
      </w:r>
    </w:p>
    <w:tbl>
      <w:tblPr>
        <w:tblW w:w="9486" w:type="dxa"/>
        <w:tblInd w:w="511" w:type="dxa"/>
        <w:tblLayout w:type="fixed"/>
        <w:tblCellMar>
          <w:left w:w="79" w:type="dxa"/>
          <w:right w:w="79" w:type="dxa"/>
        </w:tblCellMar>
        <w:tblLook w:val="04A0" w:firstRow="1" w:lastRow="0" w:firstColumn="1" w:lastColumn="0" w:noHBand="0" w:noVBand="1"/>
      </w:tblPr>
      <w:tblGrid>
        <w:gridCol w:w="4518"/>
        <w:gridCol w:w="990"/>
        <w:gridCol w:w="180"/>
        <w:gridCol w:w="1255"/>
        <w:gridCol w:w="180"/>
        <w:gridCol w:w="990"/>
        <w:gridCol w:w="180"/>
        <w:gridCol w:w="1193"/>
      </w:tblGrid>
      <w:tr w:rsidR="006C2ED8" w:rsidRPr="00AB5DFA" w14:paraId="3A78CE05" w14:textId="77777777">
        <w:trPr>
          <w:cantSplit/>
          <w:tblHeader/>
        </w:trPr>
        <w:tc>
          <w:tcPr>
            <w:tcW w:w="4518" w:type="dxa"/>
          </w:tcPr>
          <w:p w14:paraId="2E80D10F" w14:textId="77777777" w:rsidR="006C2ED8" w:rsidRPr="00AB5DFA" w:rsidRDefault="006C2ED8">
            <w:pPr>
              <w:spacing w:line="280" w:lineRule="atLeast"/>
              <w:rPr>
                <w:rFonts w:cs="Times New Roman"/>
                <w:szCs w:val="22"/>
              </w:rPr>
            </w:pPr>
          </w:p>
        </w:tc>
        <w:tc>
          <w:tcPr>
            <w:tcW w:w="4968" w:type="dxa"/>
            <w:gridSpan w:val="7"/>
          </w:tcPr>
          <w:p w14:paraId="1EE10B3C" w14:textId="77777777" w:rsidR="006C2ED8" w:rsidRPr="00AB5DFA" w:rsidRDefault="006C2ED8">
            <w:pPr>
              <w:pStyle w:val="acctmergecolhdg"/>
              <w:spacing w:line="280" w:lineRule="atLeast"/>
              <w:rPr>
                <w:rFonts w:cs="Times New Roman"/>
                <w:szCs w:val="22"/>
              </w:rPr>
            </w:pPr>
            <w:r w:rsidRPr="00AB5DFA">
              <w:rPr>
                <w:rFonts w:cs="Times New Roman"/>
                <w:szCs w:val="22"/>
              </w:rPr>
              <w:t>The Bank</w:t>
            </w:r>
          </w:p>
        </w:tc>
      </w:tr>
      <w:tr w:rsidR="006C2ED8" w:rsidRPr="00377E70" w14:paraId="7CB44FAA" w14:textId="77777777">
        <w:trPr>
          <w:cantSplit/>
          <w:trHeight w:val="164"/>
          <w:tblHeader/>
        </w:trPr>
        <w:tc>
          <w:tcPr>
            <w:tcW w:w="4518" w:type="dxa"/>
            <w:vAlign w:val="bottom"/>
          </w:tcPr>
          <w:p w14:paraId="47846BC2" w14:textId="77777777" w:rsidR="006C2ED8" w:rsidRPr="00AB5DFA" w:rsidRDefault="006C2ED8">
            <w:pPr>
              <w:spacing w:line="280" w:lineRule="atLeast"/>
              <w:ind w:firstLine="8"/>
              <w:rPr>
                <w:rFonts w:cs="Times New Roman"/>
                <w:b/>
                <w:bCs/>
                <w:i/>
                <w:iCs/>
                <w:szCs w:val="22"/>
                <w:lang w:eastAsia="th-TH"/>
              </w:rPr>
            </w:pPr>
            <w:r w:rsidRPr="00AB5DFA">
              <w:rPr>
                <w:rFonts w:cs="Times New Roman"/>
                <w:b/>
                <w:bCs/>
                <w:i/>
                <w:iCs/>
                <w:szCs w:val="22"/>
                <w:lang w:val="en-US" w:bidi="th-TH"/>
              </w:rPr>
              <w:t>For the six-month periods ended 30 June</w:t>
            </w:r>
          </w:p>
        </w:tc>
        <w:tc>
          <w:tcPr>
            <w:tcW w:w="2425" w:type="dxa"/>
            <w:gridSpan w:val="3"/>
            <w:vAlign w:val="bottom"/>
          </w:tcPr>
          <w:p w14:paraId="3E26D86E" w14:textId="77777777" w:rsidR="006C2ED8" w:rsidRPr="00377E70" w:rsidRDefault="006C2ED8">
            <w:pPr>
              <w:pStyle w:val="acctmergecolhdg"/>
              <w:spacing w:line="280" w:lineRule="atLeast"/>
              <w:rPr>
                <w:rFonts w:cs="Times New Roman"/>
                <w:b w:val="0"/>
                <w:bCs/>
                <w:szCs w:val="22"/>
              </w:rPr>
            </w:pPr>
            <w:r w:rsidRPr="00377E70">
              <w:rPr>
                <w:rFonts w:cs="Times New Roman"/>
                <w:b w:val="0"/>
                <w:bCs/>
                <w:szCs w:val="22"/>
                <w:lang w:bidi="th-TH"/>
              </w:rPr>
              <w:t>202</w:t>
            </w:r>
            <w:r>
              <w:rPr>
                <w:rFonts w:cs="Times New Roman"/>
                <w:b w:val="0"/>
                <w:bCs/>
                <w:szCs w:val="22"/>
                <w:lang w:bidi="th-TH"/>
              </w:rPr>
              <w:t>5</w:t>
            </w:r>
          </w:p>
        </w:tc>
        <w:tc>
          <w:tcPr>
            <w:tcW w:w="180" w:type="dxa"/>
          </w:tcPr>
          <w:p w14:paraId="7349BD76" w14:textId="77777777" w:rsidR="006C2ED8" w:rsidRPr="00377E70" w:rsidRDefault="006C2ED8">
            <w:pPr>
              <w:pStyle w:val="acctmergecolhdg"/>
              <w:spacing w:line="280" w:lineRule="atLeast"/>
              <w:rPr>
                <w:rFonts w:cs="Times New Roman"/>
                <w:b w:val="0"/>
                <w:bCs/>
                <w:szCs w:val="22"/>
              </w:rPr>
            </w:pPr>
          </w:p>
        </w:tc>
        <w:tc>
          <w:tcPr>
            <w:tcW w:w="2363" w:type="dxa"/>
            <w:gridSpan w:val="3"/>
          </w:tcPr>
          <w:p w14:paraId="6EF65F56" w14:textId="77777777" w:rsidR="006C2ED8" w:rsidRPr="00377E70" w:rsidRDefault="006C2ED8">
            <w:pPr>
              <w:pStyle w:val="acctmergecolhdg"/>
              <w:spacing w:line="280" w:lineRule="atLeast"/>
              <w:rPr>
                <w:rFonts w:cs="Times New Roman"/>
                <w:b w:val="0"/>
                <w:bCs/>
                <w:szCs w:val="22"/>
              </w:rPr>
            </w:pPr>
            <w:r w:rsidRPr="00377E70">
              <w:rPr>
                <w:rFonts w:cs="Times New Roman"/>
                <w:b w:val="0"/>
                <w:bCs/>
                <w:szCs w:val="22"/>
                <w:lang w:bidi="th-TH"/>
              </w:rPr>
              <w:t>202</w:t>
            </w:r>
            <w:r>
              <w:rPr>
                <w:rFonts w:cs="Times New Roman"/>
                <w:b w:val="0"/>
                <w:bCs/>
                <w:szCs w:val="22"/>
                <w:lang w:bidi="th-TH"/>
              </w:rPr>
              <w:t>4</w:t>
            </w:r>
          </w:p>
        </w:tc>
      </w:tr>
      <w:tr w:rsidR="006C2ED8" w:rsidRPr="00AB5DFA" w14:paraId="17E748B0" w14:textId="77777777">
        <w:trPr>
          <w:cantSplit/>
          <w:tblHeader/>
        </w:trPr>
        <w:tc>
          <w:tcPr>
            <w:tcW w:w="4518" w:type="dxa"/>
          </w:tcPr>
          <w:p w14:paraId="2C611C7A" w14:textId="77777777" w:rsidR="006C2ED8" w:rsidRPr="00AB5DFA" w:rsidRDefault="006C2ED8">
            <w:pPr>
              <w:pStyle w:val="acctfourfigures"/>
              <w:spacing w:line="280" w:lineRule="atLeast"/>
              <w:jc w:val="center"/>
              <w:rPr>
                <w:rFonts w:cs="Times New Roman"/>
                <w:szCs w:val="22"/>
              </w:rPr>
            </w:pPr>
          </w:p>
          <w:p w14:paraId="248E4791" w14:textId="77777777" w:rsidR="006C2ED8" w:rsidRPr="00AB5DFA" w:rsidRDefault="006C2ED8">
            <w:pPr>
              <w:pStyle w:val="acctfourfigures"/>
              <w:spacing w:line="280" w:lineRule="atLeast"/>
              <w:jc w:val="center"/>
              <w:rPr>
                <w:rFonts w:cs="Times New Roman"/>
                <w:szCs w:val="22"/>
              </w:rPr>
            </w:pPr>
          </w:p>
        </w:tc>
        <w:tc>
          <w:tcPr>
            <w:tcW w:w="990" w:type="dxa"/>
          </w:tcPr>
          <w:p w14:paraId="015C57F4" w14:textId="77777777" w:rsidR="006C2ED8" w:rsidRPr="00AB5DFA" w:rsidRDefault="006C2ED8">
            <w:pPr>
              <w:pStyle w:val="acctfourfigures"/>
              <w:tabs>
                <w:tab w:val="left" w:pos="720"/>
              </w:tabs>
              <w:spacing w:line="280" w:lineRule="atLeast"/>
              <w:jc w:val="center"/>
              <w:rPr>
                <w:rFonts w:cs="Times New Roman"/>
                <w:szCs w:val="22"/>
              </w:rPr>
            </w:pPr>
            <w:r w:rsidRPr="00AB5DFA">
              <w:rPr>
                <w:rFonts w:cs="Times New Roman"/>
                <w:szCs w:val="22"/>
              </w:rPr>
              <w:t>Rate</w:t>
            </w:r>
          </w:p>
          <w:p w14:paraId="4EA6C9B0" w14:textId="77777777" w:rsidR="006C2ED8" w:rsidRPr="00AB5DFA" w:rsidRDefault="006C2ED8">
            <w:pPr>
              <w:pStyle w:val="acctfourfigures"/>
              <w:tabs>
                <w:tab w:val="left" w:pos="720"/>
              </w:tabs>
              <w:spacing w:line="280" w:lineRule="atLeast"/>
              <w:jc w:val="center"/>
              <w:rPr>
                <w:rFonts w:cs="Times New Roman"/>
                <w:i/>
                <w:iCs/>
                <w:szCs w:val="22"/>
                <w:lang w:bidi="th-TH"/>
              </w:rPr>
            </w:pPr>
            <w:r w:rsidRPr="00AB5DFA">
              <w:rPr>
                <w:rFonts w:cs="Times New Roman"/>
                <w:i/>
                <w:iCs/>
                <w:szCs w:val="22"/>
                <w:lang w:bidi="th-TH"/>
              </w:rPr>
              <w:t>(%)</w:t>
            </w:r>
          </w:p>
        </w:tc>
        <w:tc>
          <w:tcPr>
            <w:tcW w:w="180" w:type="dxa"/>
          </w:tcPr>
          <w:p w14:paraId="6F94388E" w14:textId="77777777" w:rsidR="006C2ED8" w:rsidRPr="00AB5DFA" w:rsidRDefault="006C2ED8">
            <w:pPr>
              <w:pStyle w:val="acctfourfigures"/>
              <w:tabs>
                <w:tab w:val="left" w:pos="720"/>
              </w:tabs>
              <w:spacing w:line="280" w:lineRule="atLeast"/>
              <w:jc w:val="center"/>
              <w:rPr>
                <w:rFonts w:cs="Times New Roman"/>
                <w:i/>
                <w:iCs/>
                <w:szCs w:val="22"/>
              </w:rPr>
            </w:pPr>
          </w:p>
          <w:p w14:paraId="244AA02A" w14:textId="77777777" w:rsidR="006C2ED8" w:rsidRPr="00AB5DFA" w:rsidRDefault="006C2ED8">
            <w:pPr>
              <w:pStyle w:val="acctfourfigures"/>
              <w:tabs>
                <w:tab w:val="left" w:pos="720"/>
              </w:tabs>
              <w:spacing w:line="280" w:lineRule="atLeast"/>
              <w:jc w:val="center"/>
              <w:rPr>
                <w:rFonts w:cs="Times New Roman"/>
                <w:i/>
                <w:iCs/>
                <w:szCs w:val="22"/>
              </w:rPr>
            </w:pPr>
          </w:p>
        </w:tc>
        <w:tc>
          <w:tcPr>
            <w:tcW w:w="1255" w:type="dxa"/>
          </w:tcPr>
          <w:p w14:paraId="5DEF3968" w14:textId="77777777" w:rsidR="006C2ED8" w:rsidRPr="00AB5DFA" w:rsidRDefault="006C2ED8">
            <w:pPr>
              <w:pStyle w:val="acctfourfigures"/>
              <w:tabs>
                <w:tab w:val="left" w:pos="720"/>
              </w:tabs>
              <w:spacing w:line="280" w:lineRule="atLeast"/>
              <w:ind w:left="-79" w:right="-79"/>
              <w:jc w:val="center"/>
              <w:rPr>
                <w:rFonts w:cs="Times New Roman"/>
                <w:i/>
                <w:iCs/>
                <w:szCs w:val="22"/>
              </w:rPr>
            </w:pPr>
            <w:r w:rsidRPr="00AB5DFA">
              <w:rPr>
                <w:rFonts w:cs="Times New Roman"/>
                <w:i/>
                <w:iCs/>
                <w:szCs w:val="22"/>
              </w:rPr>
              <w:t>(in thousand Baht)</w:t>
            </w:r>
          </w:p>
        </w:tc>
        <w:tc>
          <w:tcPr>
            <w:tcW w:w="180" w:type="dxa"/>
          </w:tcPr>
          <w:p w14:paraId="3D7A35EE" w14:textId="77777777" w:rsidR="006C2ED8" w:rsidRPr="00AB5DFA" w:rsidRDefault="006C2ED8">
            <w:pPr>
              <w:pStyle w:val="acctfourfigures"/>
              <w:tabs>
                <w:tab w:val="left" w:pos="720"/>
              </w:tabs>
              <w:spacing w:line="280" w:lineRule="atLeast"/>
              <w:jc w:val="center"/>
              <w:rPr>
                <w:rFonts w:cs="Times New Roman"/>
                <w:i/>
                <w:iCs/>
                <w:szCs w:val="22"/>
              </w:rPr>
            </w:pPr>
          </w:p>
          <w:p w14:paraId="1473BB90" w14:textId="77777777" w:rsidR="006C2ED8" w:rsidRPr="00AB5DFA" w:rsidRDefault="006C2ED8">
            <w:pPr>
              <w:pStyle w:val="acctfourfigures"/>
              <w:tabs>
                <w:tab w:val="left" w:pos="720"/>
              </w:tabs>
              <w:spacing w:line="280" w:lineRule="atLeast"/>
              <w:jc w:val="center"/>
              <w:rPr>
                <w:rFonts w:cs="Times New Roman"/>
                <w:i/>
                <w:iCs/>
                <w:szCs w:val="22"/>
              </w:rPr>
            </w:pPr>
          </w:p>
        </w:tc>
        <w:tc>
          <w:tcPr>
            <w:tcW w:w="990" w:type="dxa"/>
          </w:tcPr>
          <w:p w14:paraId="36EF3D75" w14:textId="77777777" w:rsidR="006C2ED8" w:rsidRPr="00AB5DFA" w:rsidRDefault="006C2ED8">
            <w:pPr>
              <w:pStyle w:val="acctfourfigures"/>
              <w:tabs>
                <w:tab w:val="left" w:pos="720"/>
              </w:tabs>
              <w:spacing w:line="280" w:lineRule="atLeast"/>
              <w:jc w:val="center"/>
              <w:rPr>
                <w:rFonts w:cs="Times New Roman"/>
                <w:szCs w:val="22"/>
              </w:rPr>
            </w:pPr>
            <w:r w:rsidRPr="00AB5DFA">
              <w:rPr>
                <w:rFonts w:cs="Times New Roman"/>
                <w:szCs w:val="22"/>
              </w:rPr>
              <w:t>Rate</w:t>
            </w:r>
          </w:p>
          <w:p w14:paraId="1315898C" w14:textId="77777777" w:rsidR="006C2ED8" w:rsidRPr="00AB5DFA" w:rsidRDefault="006C2ED8">
            <w:pPr>
              <w:pStyle w:val="acctfourfigures"/>
              <w:tabs>
                <w:tab w:val="left" w:pos="720"/>
              </w:tabs>
              <w:spacing w:line="280" w:lineRule="atLeast"/>
              <w:jc w:val="center"/>
              <w:rPr>
                <w:rFonts w:cs="Times New Roman"/>
                <w:i/>
                <w:iCs/>
                <w:szCs w:val="22"/>
                <w:lang w:bidi="th-TH"/>
              </w:rPr>
            </w:pPr>
            <w:r w:rsidRPr="00AB5DFA">
              <w:rPr>
                <w:rFonts w:cs="Times New Roman"/>
                <w:i/>
                <w:iCs/>
                <w:szCs w:val="22"/>
                <w:lang w:bidi="th-TH"/>
              </w:rPr>
              <w:t>(%)</w:t>
            </w:r>
          </w:p>
        </w:tc>
        <w:tc>
          <w:tcPr>
            <w:tcW w:w="180" w:type="dxa"/>
          </w:tcPr>
          <w:p w14:paraId="3C4A83BF" w14:textId="77777777" w:rsidR="006C2ED8" w:rsidRPr="00AB5DFA" w:rsidRDefault="006C2ED8">
            <w:pPr>
              <w:pStyle w:val="acctfourfigures"/>
              <w:tabs>
                <w:tab w:val="left" w:pos="720"/>
              </w:tabs>
              <w:spacing w:line="280" w:lineRule="atLeast"/>
              <w:jc w:val="center"/>
              <w:rPr>
                <w:rFonts w:cs="Times New Roman"/>
                <w:i/>
                <w:iCs/>
                <w:szCs w:val="22"/>
              </w:rPr>
            </w:pPr>
          </w:p>
          <w:p w14:paraId="11ACFF98" w14:textId="77777777" w:rsidR="006C2ED8" w:rsidRPr="00AB5DFA" w:rsidRDefault="006C2ED8">
            <w:pPr>
              <w:pStyle w:val="acctfourfigures"/>
              <w:tabs>
                <w:tab w:val="left" w:pos="720"/>
              </w:tabs>
              <w:spacing w:line="280" w:lineRule="atLeast"/>
              <w:jc w:val="center"/>
              <w:rPr>
                <w:rFonts w:cs="Times New Roman"/>
                <w:i/>
                <w:iCs/>
                <w:szCs w:val="22"/>
              </w:rPr>
            </w:pPr>
          </w:p>
        </w:tc>
        <w:tc>
          <w:tcPr>
            <w:tcW w:w="1193" w:type="dxa"/>
          </w:tcPr>
          <w:p w14:paraId="34D62F74" w14:textId="77777777" w:rsidR="006C2ED8" w:rsidRPr="00AB5DFA" w:rsidRDefault="006C2ED8">
            <w:pPr>
              <w:pStyle w:val="acctfourfigures"/>
              <w:tabs>
                <w:tab w:val="left" w:pos="720"/>
              </w:tabs>
              <w:spacing w:line="280" w:lineRule="atLeast"/>
              <w:ind w:left="-79" w:right="-79"/>
              <w:jc w:val="center"/>
              <w:rPr>
                <w:rFonts w:cs="Times New Roman"/>
                <w:i/>
                <w:iCs/>
                <w:szCs w:val="22"/>
              </w:rPr>
            </w:pPr>
            <w:r w:rsidRPr="00AB5DFA">
              <w:rPr>
                <w:rFonts w:cs="Times New Roman"/>
                <w:i/>
                <w:iCs/>
                <w:szCs w:val="22"/>
              </w:rPr>
              <w:t>(in thousand Baht)</w:t>
            </w:r>
          </w:p>
        </w:tc>
      </w:tr>
      <w:tr w:rsidR="006C2ED8" w:rsidRPr="00AB5DFA" w14:paraId="777775B4" w14:textId="77777777">
        <w:trPr>
          <w:cantSplit/>
          <w:trHeight w:val="64"/>
        </w:trPr>
        <w:tc>
          <w:tcPr>
            <w:tcW w:w="4518" w:type="dxa"/>
          </w:tcPr>
          <w:p w14:paraId="1EDC4FB9" w14:textId="3C80DB52" w:rsidR="006C2ED8" w:rsidRPr="00AB5DFA" w:rsidRDefault="006C2ED8">
            <w:pPr>
              <w:spacing w:line="280" w:lineRule="atLeast"/>
              <w:rPr>
                <w:rFonts w:cs="Times New Roman"/>
                <w:szCs w:val="22"/>
              </w:rPr>
            </w:pPr>
            <w:r w:rsidRPr="00AB5DFA">
              <w:rPr>
                <w:rFonts w:cs="Times New Roman"/>
                <w:szCs w:val="22"/>
              </w:rPr>
              <w:t>Profit</w:t>
            </w:r>
            <w:r w:rsidR="003043E0">
              <w:rPr>
                <w:rFonts w:cs="Times New Roman"/>
                <w:szCs w:val="22"/>
              </w:rPr>
              <w:t xml:space="preserve"> from operations</w:t>
            </w:r>
            <w:r w:rsidRPr="00AB5DFA">
              <w:rPr>
                <w:rFonts w:cs="Times New Roman"/>
                <w:szCs w:val="22"/>
              </w:rPr>
              <w:t xml:space="preserve"> before income tax </w:t>
            </w:r>
          </w:p>
        </w:tc>
        <w:tc>
          <w:tcPr>
            <w:tcW w:w="990" w:type="dxa"/>
          </w:tcPr>
          <w:p w14:paraId="04EB2023" w14:textId="77777777" w:rsidR="006C2ED8" w:rsidRPr="00FC59A9" w:rsidRDefault="006C2ED8">
            <w:pPr>
              <w:tabs>
                <w:tab w:val="decimal" w:pos="731"/>
              </w:tabs>
              <w:spacing w:line="280" w:lineRule="atLeast"/>
              <w:jc w:val="center"/>
              <w:rPr>
                <w:rFonts w:cs="Times New Roman"/>
                <w:szCs w:val="22"/>
              </w:rPr>
            </w:pPr>
          </w:p>
        </w:tc>
        <w:tc>
          <w:tcPr>
            <w:tcW w:w="180" w:type="dxa"/>
          </w:tcPr>
          <w:p w14:paraId="4B3C8D78" w14:textId="77777777" w:rsidR="006C2ED8" w:rsidRPr="00FC59A9" w:rsidRDefault="006C2ED8">
            <w:pPr>
              <w:tabs>
                <w:tab w:val="decimal" w:pos="731"/>
              </w:tabs>
              <w:spacing w:line="280" w:lineRule="atLeast"/>
              <w:jc w:val="center"/>
              <w:rPr>
                <w:rFonts w:cs="Times New Roman"/>
                <w:szCs w:val="22"/>
              </w:rPr>
            </w:pPr>
          </w:p>
        </w:tc>
        <w:tc>
          <w:tcPr>
            <w:tcW w:w="1255" w:type="dxa"/>
            <w:tcBorders>
              <w:left w:val="nil"/>
              <w:right w:val="nil"/>
            </w:tcBorders>
          </w:tcPr>
          <w:p w14:paraId="6D0C1B9E" w14:textId="55812507" w:rsidR="006C2ED8" w:rsidRPr="00FC59A9" w:rsidRDefault="00AC2485">
            <w:pPr>
              <w:tabs>
                <w:tab w:val="decimal" w:pos="997"/>
              </w:tabs>
              <w:spacing w:line="280" w:lineRule="atLeast"/>
              <w:ind w:right="-115"/>
              <w:rPr>
                <w:rFonts w:cs="Times New Roman"/>
                <w:szCs w:val="22"/>
                <w:lang w:val="en-US"/>
              </w:rPr>
            </w:pPr>
            <w:r>
              <w:rPr>
                <w:rFonts w:cs="Times New Roman"/>
                <w:szCs w:val="22"/>
                <w:lang w:val="en-US"/>
              </w:rPr>
              <w:t>2,303,109</w:t>
            </w:r>
          </w:p>
        </w:tc>
        <w:tc>
          <w:tcPr>
            <w:tcW w:w="180" w:type="dxa"/>
          </w:tcPr>
          <w:p w14:paraId="048C733D" w14:textId="77777777" w:rsidR="006C2ED8" w:rsidRPr="00AB5DFA" w:rsidRDefault="006C2ED8">
            <w:pPr>
              <w:pStyle w:val="acctfourfigures"/>
              <w:tabs>
                <w:tab w:val="clear" w:pos="765"/>
                <w:tab w:val="decimal" w:pos="731"/>
              </w:tabs>
              <w:spacing w:line="280" w:lineRule="atLeast"/>
              <w:jc w:val="center"/>
              <w:rPr>
                <w:rFonts w:cs="Times New Roman"/>
                <w:szCs w:val="22"/>
              </w:rPr>
            </w:pPr>
          </w:p>
        </w:tc>
        <w:tc>
          <w:tcPr>
            <w:tcW w:w="990" w:type="dxa"/>
          </w:tcPr>
          <w:p w14:paraId="1B2DA1EF" w14:textId="77777777" w:rsidR="006C2ED8" w:rsidRPr="00AB5DFA" w:rsidRDefault="006C2ED8">
            <w:pPr>
              <w:tabs>
                <w:tab w:val="decimal" w:pos="731"/>
              </w:tabs>
              <w:spacing w:line="280" w:lineRule="atLeast"/>
              <w:jc w:val="center"/>
              <w:rPr>
                <w:rFonts w:cs="Times New Roman"/>
                <w:szCs w:val="22"/>
              </w:rPr>
            </w:pPr>
          </w:p>
        </w:tc>
        <w:tc>
          <w:tcPr>
            <w:tcW w:w="180" w:type="dxa"/>
          </w:tcPr>
          <w:p w14:paraId="40AA1F32" w14:textId="77777777" w:rsidR="006C2ED8" w:rsidRPr="00AB5DFA" w:rsidRDefault="006C2ED8">
            <w:pPr>
              <w:tabs>
                <w:tab w:val="decimal" w:pos="731"/>
              </w:tabs>
              <w:spacing w:line="280" w:lineRule="atLeast"/>
              <w:jc w:val="center"/>
              <w:rPr>
                <w:rFonts w:cs="Times New Roman"/>
                <w:szCs w:val="22"/>
              </w:rPr>
            </w:pPr>
          </w:p>
        </w:tc>
        <w:tc>
          <w:tcPr>
            <w:tcW w:w="1193" w:type="dxa"/>
            <w:tcBorders>
              <w:left w:val="nil"/>
              <w:right w:val="nil"/>
            </w:tcBorders>
          </w:tcPr>
          <w:p w14:paraId="597BA50B" w14:textId="77777777" w:rsidR="006C2ED8" w:rsidRPr="00AB5DFA" w:rsidRDefault="006C2ED8">
            <w:pPr>
              <w:pStyle w:val="acctfourfigures"/>
              <w:tabs>
                <w:tab w:val="clear" w:pos="765"/>
                <w:tab w:val="decimal" w:pos="997"/>
              </w:tabs>
              <w:spacing w:line="280" w:lineRule="atLeast"/>
              <w:ind w:right="-115"/>
              <w:rPr>
                <w:rFonts w:cs="Times New Roman"/>
                <w:szCs w:val="22"/>
              </w:rPr>
            </w:pPr>
            <w:r w:rsidRPr="00FC59A9">
              <w:rPr>
                <w:rFonts w:cs="Times New Roman"/>
                <w:szCs w:val="22"/>
                <w:lang w:val="en-US"/>
              </w:rPr>
              <w:t>1,598,78</w:t>
            </w:r>
            <w:r>
              <w:rPr>
                <w:rFonts w:cs="Times New Roman"/>
                <w:szCs w:val="22"/>
                <w:lang w:val="en-US"/>
              </w:rPr>
              <w:t>5</w:t>
            </w:r>
          </w:p>
        </w:tc>
      </w:tr>
      <w:tr w:rsidR="006C2ED8" w:rsidRPr="00AB5DFA" w14:paraId="740014FD" w14:textId="77777777">
        <w:trPr>
          <w:cantSplit/>
          <w:trHeight w:val="64"/>
        </w:trPr>
        <w:tc>
          <w:tcPr>
            <w:tcW w:w="4518" w:type="dxa"/>
          </w:tcPr>
          <w:p w14:paraId="3CEB6B02" w14:textId="77777777" w:rsidR="006C2ED8" w:rsidRPr="00AB5DFA" w:rsidRDefault="006C2ED8">
            <w:pPr>
              <w:spacing w:line="280" w:lineRule="atLeast"/>
              <w:rPr>
                <w:rFonts w:cs="Times New Roman"/>
                <w:szCs w:val="22"/>
              </w:rPr>
            </w:pPr>
            <w:r w:rsidRPr="00AB5DFA">
              <w:rPr>
                <w:rFonts w:cs="Times New Roman"/>
                <w:szCs w:val="22"/>
              </w:rPr>
              <w:t>Income tax using the Thai corporation tax rate</w:t>
            </w:r>
          </w:p>
        </w:tc>
        <w:tc>
          <w:tcPr>
            <w:tcW w:w="990" w:type="dxa"/>
          </w:tcPr>
          <w:p w14:paraId="2E7505DE" w14:textId="6DA68131" w:rsidR="006C2ED8" w:rsidRPr="00FC59A9" w:rsidRDefault="00AC2485">
            <w:pPr>
              <w:pStyle w:val="acctfourfigures"/>
              <w:tabs>
                <w:tab w:val="clear" w:pos="765"/>
                <w:tab w:val="decimal" w:pos="497"/>
              </w:tabs>
              <w:spacing w:line="280" w:lineRule="atLeast"/>
              <w:rPr>
                <w:rFonts w:cs="Times New Roman"/>
                <w:szCs w:val="22"/>
                <w:lang w:bidi="th-TH"/>
              </w:rPr>
            </w:pPr>
            <w:r w:rsidRPr="00AB5DFA">
              <w:rPr>
                <w:rFonts w:cs="Times New Roman"/>
                <w:szCs w:val="22"/>
                <w:lang w:bidi="th-TH"/>
              </w:rPr>
              <w:t>20.0</w:t>
            </w:r>
          </w:p>
        </w:tc>
        <w:tc>
          <w:tcPr>
            <w:tcW w:w="180" w:type="dxa"/>
          </w:tcPr>
          <w:p w14:paraId="5A6EDCD4" w14:textId="77777777" w:rsidR="006C2ED8" w:rsidRPr="00FC59A9" w:rsidRDefault="006C2ED8">
            <w:pPr>
              <w:pStyle w:val="acctfourfigures"/>
              <w:tabs>
                <w:tab w:val="clear" w:pos="765"/>
                <w:tab w:val="decimal" w:pos="731"/>
              </w:tabs>
              <w:spacing w:line="280" w:lineRule="atLeast"/>
              <w:rPr>
                <w:rFonts w:cs="Times New Roman"/>
                <w:szCs w:val="22"/>
              </w:rPr>
            </w:pPr>
          </w:p>
        </w:tc>
        <w:tc>
          <w:tcPr>
            <w:tcW w:w="1255" w:type="dxa"/>
            <w:tcBorders>
              <w:top w:val="double" w:sz="4" w:space="0" w:color="auto"/>
              <w:left w:val="nil"/>
              <w:right w:val="nil"/>
            </w:tcBorders>
          </w:tcPr>
          <w:p w14:paraId="6A1AA048" w14:textId="31E90D74" w:rsidR="006C2ED8" w:rsidRPr="00FC59A9" w:rsidRDefault="00AC2485">
            <w:pPr>
              <w:tabs>
                <w:tab w:val="decimal" w:pos="997"/>
              </w:tabs>
              <w:spacing w:line="280" w:lineRule="atLeast"/>
              <w:ind w:right="-115"/>
              <w:rPr>
                <w:rFonts w:cs="Times New Roman"/>
                <w:szCs w:val="22"/>
              </w:rPr>
            </w:pPr>
            <w:r>
              <w:rPr>
                <w:rFonts w:cs="Times New Roman"/>
                <w:szCs w:val="22"/>
              </w:rPr>
              <w:t>460,622</w:t>
            </w:r>
          </w:p>
        </w:tc>
        <w:tc>
          <w:tcPr>
            <w:tcW w:w="180" w:type="dxa"/>
          </w:tcPr>
          <w:p w14:paraId="1A83E03F" w14:textId="77777777" w:rsidR="006C2ED8" w:rsidRPr="00AB5DFA" w:rsidRDefault="006C2ED8">
            <w:pPr>
              <w:pStyle w:val="acctfourfigures"/>
              <w:tabs>
                <w:tab w:val="clear" w:pos="765"/>
                <w:tab w:val="decimal" w:pos="731"/>
              </w:tabs>
              <w:spacing w:line="280" w:lineRule="atLeast"/>
              <w:jc w:val="center"/>
              <w:rPr>
                <w:rFonts w:cs="Times New Roman"/>
                <w:szCs w:val="22"/>
              </w:rPr>
            </w:pPr>
          </w:p>
        </w:tc>
        <w:tc>
          <w:tcPr>
            <w:tcW w:w="990" w:type="dxa"/>
          </w:tcPr>
          <w:p w14:paraId="503E8E8D" w14:textId="77777777" w:rsidR="006C2ED8" w:rsidRPr="00AB5DFA" w:rsidRDefault="006C2ED8">
            <w:pPr>
              <w:pStyle w:val="acctfourfigures"/>
              <w:tabs>
                <w:tab w:val="clear" w:pos="765"/>
                <w:tab w:val="decimal" w:pos="497"/>
              </w:tabs>
              <w:spacing w:line="280" w:lineRule="atLeast"/>
              <w:rPr>
                <w:rFonts w:cs="Times New Roman"/>
                <w:szCs w:val="22"/>
              </w:rPr>
            </w:pPr>
            <w:r w:rsidRPr="00FC59A9">
              <w:rPr>
                <w:rFonts w:cs="Times New Roman"/>
                <w:szCs w:val="22"/>
                <w:lang w:bidi="th-TH"/>
              </w:rPr>
              <w:t>20.0</w:t>
            </w:r>
          </w:p>
        </w:tc>
        <w:tc>
          <w:tcPr>
            <w:tcW w:w="180" w:type="dxa"/>
          </w:tcPr>
          <w:p w14:paraId="0AEFA3DF" w14:textId="77777777" w:rsidR="006C2ED8" w:rsidRPr="00AB5DFA" w:rsidRDefault="006C2ED8">
            <w:pPr>
              <w:tabs>
                <w:tab w:val="decimal" w:pos="731"/>
              </w:tabs>
              <w:spacing w:line="280" w:lineRule="atLeast"/>
              <w:jc w:val="center"/>
              <w:rPr>
                <w:rFonts w:cs="Times New Roman"/>
                <w:szCs w:val="22"/>
              </w:rPr>
            </w:pPr>
          </w:p>
        </w:tc>
        <w:tc>
          <w:tcPr>
            <w:tcW w:w="1193" w:type="dxa"/>
            <w:tcBorders>
              <w:top w:val="double" w:sz="4" w:space="0" w:color="auto"/>
              <w:left w:val="nil"/>
              <w:right w:val="nil"/>
            </w:tcBorders>
          </w:tcPr>
          <w:p w14:paraId="266E6407" w14:textId="77777777" w:rsidR="006C2ED8" w:rsidRPr="00AB5DFA" w:rsidRDefault="006C2ED8">
            <w:pPr>
              <w:tabs>
                <w:tab w:val="decimal" w:pos="997"/>
              </w:tabs>
              <w:spacing w:line="280" w:lineRule="atLeast"/>
              <w:ind w:right="-115"/>
              <w:rPr>
                <w:rFonts w:cs="Times New Roman"/>
                <w:szCs w:val="22"/>
              </w:rPr>
            </w:pPr>
            <w:r w:rsidRPr="00FC59A9">
              <w:rPr>
                <w:rFonts w:cs="Times New Roman"/>
                <w:szCs w:val="22"/>
              </w:rPr>
              <w:t>319,757</w:t>
            </w:r>
          </w:p>
        </w:tc>
      </w:tr>
      <w:tr w:rsidR="006C2ED8" w:rsidRPr="00AB5DFA" w14:paraId="0F9CAAC5" w14:textId="77777777">
        <w:trPr>
          <w:cantSplit/>
        </w:trPr>
        <w:tc>
          <w:tcPr>
            <w:tcW w:w="4518" w:type="dxa"/>
          </w:tcPr>
          <w:p w14:paraId="423233CF" w14:textId="77777777" w:rsidR="006C2ED8" w:rsidRPr="00AB5DFA" w:rsidRDefault="006C2ED8">
            <w:pPr>
              <w:spacing w:line="280" w:lineRule="atLeast"/>
              <w:ind w:left="149" w:hanging="149"/>
              <w:rPr>
                <w:rFonts w:cs="Times New Roman"/>
                <w:szCs w:val="22"/>
              </w:rPr>
            </w:pPr>
            <w:r w:rsidRPr="00AB5DFA">
              <w:rPr>
                <w:rFonts w:cs="Times New Roman"/>
                <w:szCs w:val="22"/>
              </w:rPr>
              <w:t>Tax effect of income or expenses that are not taxable income or expenses</w:t>
            </w:r>
          </w:p>
        </w:tc>
        <w:tc>
          <w:tcPr>
            <w:tcW w:w="990" w:type="dxa"/>
            <w:vAlign w:val="bottom"/>
          </w:tcPr>
          <w:p w14:paraId="1AFA5675" w14:textId="77777777" w:rsidR="006C2ED8" w:rsidRPr="00FC59A9" w:rsidRDefault="006C2ED8">
            <w:pPr>
              <w:tabs>
                <w:tab w:val="decimal" w:pos="497"/>
              </w:tabs>
              <w:spacing w:line="280" w:lineRule="atLeast"/>
              <w:rPr>
                <w:rFonts w:cs="Times New Roman"/>
                <w:szCs w:val="22"/>
              </w:rPr>
            </w:pPr>
          </w:p>
        </w:tc>
        <w:tc>
          <w:tcPr>
            <w:tcW w:w="180" w:type="dxa"/>
          </w:tcPr>
          <w:p w14:paraId="10D37A35" w14:textId="77777777" w:rsidR="006C2ED8" w:rsidRPr="00FC59A9" w:rsidRDefault="006C2ED8">
            <w:pPr>
              <w:tabs>
                <w:tab w:val="decimal" w:pos="731"/>
              </w:tabs>
              <w:spacing w:line="280" w:lineRule="atLeast"/>
              <w:rPr>
                <w:rFonts w:cs="Times New Roman"/>
                <w:szCs w:val="22"/>
              </w:rPr>
            </w:pPr>
          </w:p>
        </w:tc>
        <w:tc>
          <w:tcPr>
            <w:tcW w:w="1255" w:type="dxa"/>
          </w:tcPr>
          <w:p w14:paraId="446F4968" w14:textId="77777777" w:rsidR="006C2ED8" w:rsidRDefault="006C2ED8">
            <w:pPr>
              <w:tabs>
                <w:tab w:val="decimal" w:pos="997"/>
              </w:tabs>
              <w:spacing w:line="280" w:lineRule="atLeast"/>
              <w:ind w:right="-115"/>
              <w:rPr>
                <w:rFonts w:cs="Times New Roman"/>
                <w:szCs w:val="22"/>
              </w:rPr>
            </w:pPr>
          </w:p>
          <w:p w14:paraId="1C040378" w14:textId="62128D58" w:rsidR="00AC2485" w:rsidRPr="00FC59A9" w:rsidRDefault="00AC2485">
            <w:pPr>
              <w:tabs>
                <w:tab w:val="decimal" w:pos="997"/>
              </w:tabs>
              <w:spacing w:line="280" w:lineRule="atLeast"/>
              <w:ind w:right="-115"/>
              <w:rPr>
                <w:rFonts w:cs="Times New Roman"/>
                <w:szCs w:val="22"/>
              </w:rPr>
            </w:pPr>
            <w:r>
              <w:rPr>
                <w:rFonts w:cs="Times New Roman"/>
                <w:szCs w:val="22"/>
              </w:rPr>
              <w:t>(140)</w:t>
            </w:r>
          </w:p>
        </w:tc>
        <w:tc>
          <w:tcPr>
            <w:tcW w:w="180" w:type="dxa"/>
            <w:vAlign w:val="bottom"/>
          </w:tcPr>
          <w:p w14:paraId="6105DF9E" w14:textId="77777777" w:rsidR="006C2ED8" w:rsidRPr="00AB5DFA" w:rsidRDefault="006C2ED8">
            <w:pPr>
              <w:pStyle w:val="acctfourfigures"/>
              <w:tabs>
                <w:tab w:val="clear" w:pos="765"/>
                <w:tab w:val="decimal" w:pos="731"/>
              </w:tabs>
              <w:spacing w:line="280" w:lineRule="atLeast"/>
              <w:rPr>
                <w:rFonts w:cs="Times New Roman"/>
                <w:szCs w:val="22"/>
              </w:rPr>
            </w:pPr>
          </w:p>
        </w:tc>
        <w:tc>
          <w:tcPr>
            <w:tcW w:w="990" w:type="dxa"/>
            <w:vAlign w:val="bottom"/>
          </w:tcPr>
          <w:p w14:paraId="3960A61D" w14:textId="77777777" w:rsidR="006C2ED8" w:rsidRPr="00AB5DFA" w:rsidRDefault="006C2ED8">
            <w:pPr>
              <w:pStyle w:val="acctfourfigures"/>
              <w:tabs>
                <w:tab w:val="clear" w:pos="765"/>
                <w:tab w:val="decimal" w:pos="515"/>
              </w:tabs>
              <w:spacing w:line="280" w:lineRule="atLeast"/>
              <w:ind w:right="-43"/>
              <w:rPr>
                <w:rFonts w:cs="Times New Roman"/>
                <w:szCs w:val="22"/>
                <w:cs/>
                <w:lang w:bidi="th-TH"/>
              </w:rPr>
            </w:pPr>
          </w:p>
        </w:tc>
        <w:tc>
          <w:tcPr>
            <w:tcW w:w="180" w:type="dxa"/>
          </w:tcPr>
          <w:p w14:paraId="4BD167B9" w14:textId="77777777" w:rsidR="006C2ED8" w:rsidRPr="00AB5DFA" w:rsidRDefault="006C2ED8">
            <w:pPr>
              <w:pStyle w:val="acctfourfigures"/>
              <w:tabs>
                <w:tab w:val="clear" w:pos="765"/>
                <w:tab w:val="decimal" w:pos="731"/>
              </w:tabs>
              <w:spacing w:line="280" w:lineRule="atLeast"/>
              <w:rPr>
                <w:rFonts w:cs="Times New Roman"/>
                <w:szCs w:val="22"/>
              </w:rPr>
            </w:pPr>
          </w:p>
        </w:tc>
        <w:tc>
          <w:tcPr>
            <w:tcW w:w="1193" w:type="dxa"/>
          </w:tcPr>
          <w:p w14:paraId="3B84FF18" w14:textId="77777777" w:rsidR="006C2ED8" w:rsidRPr="00FC59A9" w:rsidRDefault="006C2ED8">
            <w:pPr>
              <w:tabs>
                <w:tab w:val="decimal" w:pos="997"/>
              </w:tabs>
              <w:spacing w:line="280" w:lineRule="atLeast"/>
              <w:ind w:right="-115"/>
              <w:rPr>
                <w:rFonts w:cs="Times New Roman"/>
                <w:szCs w:val="22"/>
              </w:rPr>
            </w:pPr>
          </w:p>
          <w:p w14:paraId="783B2238" w14:textId="77777777" w:rsidR="006C2ED8" w:rsidRPr="00AB5DFA" w:rsidRDefault="006C2ED8">
            <w:pPr>
              <w:tabs>
                <w:tab w:val="decimal" w:pos="997"/>
              </w:tabs>
              <w:spacing w:line="280" w:lineRule="atLeast"/>
              <w:ind w:right="-115"/>
              <w:rPr>
                <w:rFonts w:cs="Times New Roman"/>
                <w:szCs w:val="22"/>
              </w:rPr>
            </w:pPr>
            <w:r>
              <w:rPr>
                <w:rFonts w:cs="Times New Roman"/>
                <w:szCs w:val="22"/>
              </w:rPr>
              <w:t>250</w:t>
            </w:r>
          </w:p>
        </w:tc>
      </w:tr>
      <w:tr w:rsidR="006C2ED8" w:rsidRPr="00AB5DFA" w14:paraId="09E6CA3C" w14:textId="77777777">
        <w:trPr>
          <w:cantSplit/>
        </w:trPr>
        <w:tc>
          <w:tcPr>
            <w:tcW w:w="4518" w:type="dxa"/>
          </w:tcPr>
          <w:p w14:paraId="084FF4C0" w14:textId="4DFB0167" w:rsidR="006C2ED8" w:rsidRPr="00AB5DFA" w:rsidRDefault="00397D32">
            <w:pPr>
              <w:spacing w:line="280" w:lineRule="atLeast"/>
              <w:ind w:left="149" w:hanging="149"/>
              <w:rPr>
                <w:rFonts w:cs="Times New Roman"/>
                <w:szCs w:val="22"/>
              </w:rPr>
            </w:pPr>
            <w:r>
              <w:rPr>
                <w:rFonts w:cs="Times New Roman"/>
                <w:szCs w:val="22"/>
              </w:rPr>
              <w:t>O</w:t>
            </w:r>
            <w:r w:rsidR="0041144F">
              <w:rPr>
                <w:rFonts w:cs="Times New Roman"/>
                <w:szCs w:val="22"/>
              </w:rPr>
              <w:t xml:space="preserve">ver </w:t>
            </w:r>
            <w:r w:rsidR="006C2ED8" w:rsidRPr="00AB5DFA">
              <w:rPr>
                <w:rFonts w:cs="Times New Roman"/>
                <w:szCs w:val="22"/>
              </w:rPr>
              <w:t>provided in prior periods</w:t>
            </w:r>
          </w:p>
        </w:tc>
        <w:tc>
          <w:tcPr>
            <w:tcW w:w="990" w:type="dxa"/>
            <w:vAlign w:val="bottom"/>
          </w:tcPr>
          <w:p w14:paraId="7E6D3187" w14:textId="77777777" w:rsidR="006C2ED8" w:rsidRPr="00FC59A9" w:rsidRDefault="006C2ED8">
            <w:pPr>
              <w:tabs>
                <w:tab w:val="decimal" w:pos="497"/>
              </w:tabs>
              <w:spacing w:line="280" w:lineRule="atLeast"/>
              <w:rPr>
                <w:rFonts w:cs="Times New Roman"/>
                <w:szCs w:val="22"/>
              </w:rPr>
            </w:pPr>
          </w:p>
        </w:tc>
        <w:tc>
          <w:tcPr>
            <w:tcW w:w="180" w:type="dxa"/>
          </w:tcPr>
          <w:p w14:paraId="3E1208B2" w14:textId="77777777" w:rsidR="006C2ED8" w:rsidRPr="00FC59A9" w:rsidRDefault="006C2ED8">
            <w:pPr>
              <w:tabs>
                <w:tab w:val="decimal" w:pos="731"/>
              </w:tabs>
              <w:spacing w:line="280" w:lineRule="atLeast"/>
              <w:rPr>
                <w:rFonts w:cs="Times New Roman"/>
                <w:szCs w:val="22"/>
              </w:rPr>
            </w:pPr>
          </w:p>
        </w:tc>
        <w:tc>
          <w:tcPr>
            <w:tcW w:w="1255" w:type="dxa"/>
          </w:tcPr>
          <w:p w14:paraId="54E469DB" w14:textId="6E3E6185" w:rsidR="006C2ED8" w:rsidRPr="00FC59A9" w:rsidRDefault="00AC2485">
            <w:pPr>
              <w:tabs>
                <w:tab w:val="decimal" w:pos="997"/>
              </w:tabs>
              <w:spacing w:line="280" w:lineRule="atLeast"/>
              <w:ind w:right="-115"/>
              <w:rPr>
                <w:rFonts w:cs="Times New Roman"/>
                <w:szCs w:val="22"/>
              </w:rPr>
            </w:pPr>
            <w:r>
              <w:rPr>
                <w:rFonts w:cs="Times New Roman"/>
                <w:bCs/>
                <w:szCs w:val="22"/>
              </w:rPr>
              <w:t>(6,798)</w:t>
            </w:r>
          </w:p>
        </w:tc>
        <w:tc>
          <w:tcPr>
            <w:tcW w:w="180" w:type="dxa"/>
            <w:vAlign w:val="bottom"/>
          </w:tcPr>
          <w:p w14:paraId="59BDE48D" w14:textId="77777777" w:rsidR="006C2ED8" w:rsidRPr="00AB5DFA" w:rsidRDefault="006C2ED8">
            <w:pPr>
              <w:pStyle w:val="acctfourfigures"/>
              <w:tabs>
                <w:tab w:val="clear" w:pos="765"/>
                <w:tab w:val="decimal" w:pos="731"/>
              </w:tabs>
              <w:spacing w:line="280" w:lineRule="atLeast"/>
              <w:rPr>
                <w:rFonts w:cs="Times New Roman"/>
                <w:szCs w:val="22"/>
              </w:rPr>
            </w:pPr>
          </w:p>
        </w:tc>
        <w:tc>
          <w:tcPr>
            <w:tcW w:w="990" w:type="dxa"/>
            <w:vAlign w:val="bottom"/>
          </w:tcPr>
          <w:p w14:paraId="64F5E7F0" w14:textId="77777777" w:rsidR="006C2ED8" w:rsidRPr="00AB5DFA" w:rsidRDefault="006C2ED8">
            <w:pPr>
              <w:pStyle w:val="acctfourfigures"/>
              <w:tabs>
                <w:tab w:val="clear" w:pos="765"/>
                <w:tab w:val="decimal" w:pos="515"/>
              </w:tabs>
              <w:spacing w:line="280" w:lineRule="atLeast"/>
              <w:ind w:right="-43"/>
              <w:rPr>
                <w:rFonts w:cs="Times New Roman"/>
                <w:szCs w:val="22"/>
                <w:lang w:val="en-US" w:bidi="th-TH"/>
              </w:rPr>
            </w:pPr>
          </w:p>
        </w:tc>
        <w:tc>
          <w:tcPr>
            <w:tcW w:w="180" w:type="dxa"/>
          </w:tcPr>
          <w:p w14:paraId="48CFBF8C" w14:textId="77777777" w:rsidR="006C2ED8" w:rsidRPr="00AB5DFA" w:rsidRDefault="006C2ED8">
            <w:pPr>
              <w:pStyle w:val="acctfourfigures"/>
              <w:tabs>
                <w:tab w:val="clear" w:pos="765"/>
                <w:tab w:val="decimal" w:pos="731"/>
              </w:tabs>
              <w:spacing w:line="280" w:lineRule="atLeast"/>
              <w:rPr>
                <w:rFonts w:cs="Times New Roman"/>
                <w:szCs w:val="22"/>
              </w:rPr>
            </w:pPr>
          </w:p>
        </w:tc>
        <w:tc>
          <w:tcPr>
            <w:tcW w:w="1193" w:type="dxa"/>
          </w:tcPr>
          <w:p w14:paraId="64F44422" w14:textId="77777777" w:rsidR="006C2ED8" w:rsidRPr="00AB5DFA" w:rsidRDefault="006C2ED8">
            <w:pPr>
              <w:tabs>
                <w:tab w:val="decimal" w:pos="997"/>
              </w:tabs>
              <w:spacing w:line="280" w:lineRule="atLeast"/>
              <w:ind w:right="-115"/>
              <w:rPr>
                <w:rFonts w:cs="Times New Roman"/>
                <w:szCs w:val="22"/>
              </w:rPr>
            </w:pPr>
            <w:r w:rsidRPr="00FC59A9">
              <w:rPr>
                <w:rFonts w:cs="Times New Roman"/>
                <w:szCs w:val="22"/>
              </w:rPr>
              <w:t>(1,427)</w:t>
            </w:r>
          </w:p>
        </w:tc>
      </w:tr>
      <w:tr w:rsidR="006C2ED8" w:rsidRPr="00AB5DFA" w14:paraId="01B693CA" w14:textId="77777777">
        <w:trPr>
          <w:cantSplit/>
        </w:trPr>
        <w:tc>
          <w:tcPr>
            <w:tcW w:w="4518" w:type="dxa"/>
          </w:tcPr>
          <w:p w14:paraId="75E91944" w14:textId="77777777" w:rsidR="006C2ED8" w:rsidRPr="00AB5DFA" w:rsidRDefault="006C2ED8">
            <w:pPr>
              <w:spacing w:line="280" w:lineRule="atLeast"/>
              <w:rPr>
                <w:rFonts w:cs="Times New Roman"/>
                <w:b/>
                <w:bCs/>
                <w:szCs w:val="22"/>
              </w:rPr>
            </w:pPr>
            <w:r w:rsidRPr="00AB5DFA">
              <w:rPr>
                <w:rFonts w:cs="Times New Roman"/>
                <w:b/>
                <w:bCs/>
                <w:szCs w:val="22"/>
              </w:rPr>
              <w:t>Total</w:t>
            </w:r>
          </w:p>
        </w:tc>
        <w:tc>
          <w:tcPr>
            <w:tcW w:w="990" w:type="dxa"/>
            <w:tcBorders>
              <w:top w:val="single" w:sz="4" w:space="0" w:color="auto"/>
              <w:left w:val="nil"/>
              <w:bottom w:val="double" w:sz="4" w:space="0" w:color="auto"/>
              <w:right w:val="nil"/>
            </w:tcBorders>
          </w:tcPr>
          <w:p w14:paraId="0A7B2BC2" w14:textId="233F133B" w:rsidR="006C2ED8" w:rsidRPr="00FC59A9" w:rsidRDefault="00AC2485">
            <w:pPr>
              <w:pStyle w:val="acctfourfigures"/>
              <w:tabs>
                <w:tab w:val="clear" w:pos="765"/>
                <w:tab w:val="decimal" w:pos="497"/>
              </w:tabs>
              <w:spacing w:line="280" w:lineRule="atLeast"/>
              <w:rPr>
                <w:rFonts w:cs="Times New Roman"/>
                <w:b/>
                <w:bCs/>
                <w:szCs w:val="22"/>
                <w:lang w:bidi="th-TH"/>
              </w:rPr>
            </w:pPr>
            <w:r>
              <w:rPr>
                <w:rFonts w:cs="Times New Roman"/>
                <w:b/>
                <w:bCs/>
                <w:szCs w:val="22"/>
                <w:lang w:bidi="th-TH"/>
              </w:rPr>
              <w:t>19.7</w:t>
            </w:r>
          </w:p>
        </w:tc>
        <w:tc>
          <w:tcPr>
            <w:tcW w:w="180" w:type="dxa"/>
          </w:tcPr>
          <w:p w14:paraId="324A743D" w14:textId="77777777" w:rsidR="006C2ED8" w:rsidRPr="00FC59A9" w:rsidRDefault="006C2ED8">
            <w:pPr>
              <w:pStyle w:val="acctfourfigures"/>
              <w:tabs>
                <w:tab w:val="clear" w:pos="765"/>
                <w:tab w:val="decimal" w:pos="731"/>
              </w:tabs>
              <w:spacing w:line="280" w:lineRule="atLeast"/>
              <w:rPr>
                <w:rFonts w:cs="Times New Roman"/>
                <w:b/>
                <w:bCs/>
                <w:szCs w:val="22"/>
              </w:rPr>
            </w:pPr>
          </w:p>
        </w:tc>
        <w:tc>
          <w:tcPr>
            <w:tcW w:w="1255" w:type="dxa"/>
            <w:tcBorders>
              <w:top w:val="single" w:sz="4" w:space="0" w:color="auto"/>
              <w:left w:val="nil"/>
              <w:bottom w:val="double" w:sz="4" w:space="0" w:color="auto"/>
              <w:right w:val="nil"/>
            </w:tcBorders>
          </w:tcPr>
          <w:p w14:paraId="6D5A1BED" w14:textId="1F58B01B" w:rsidR="006C2ED8" w:rsidRPr="00FC59A9" w:rsidRDefault="00AC2485">
            <w:pPr>
              <w:pStyle w:val="acctfourfigures"/>
              <w:tabs>
                <w:tab w:val="clear" w:pos="765"/>
                <w:tab w:val="decimal" w:pos="997"/>
              </w:tabs>
              <w:spacing w:line="280" w:lineRule="atLeast"/>
              <w:ind w:right="-115"/>
              <w:rPr>
                <w:rFonts w:cs="Times New Roman"/>
                <w:b/>
                <w:bCs/>
                <w:szCs w:val="22"/>
              </w:rPr>
            </w:pPr>
            <w:r>
              <w:rPr>
                <w:rFonts w:cs="Times New Roman"/>
                <w:b/>
                <w:bCs/>
                <w:szCs w:val="22"/>
              </w:rPr>
              <w:t>453,684</w:t>
            </w:r>
          </w:p>
        </w:tc>
        <w:tc>
          <w:tcPr>
            <w:tcW w:w="180" w:type="dxa"/>
          </w:tcPr>
          <w:p w14:paraId="34EE5626" w14:textId="77777777" w:rsidR="006C2ED8" w:rsidRPr="00AB5DFA" w:rsidRDefault="006C2ED8">
            <w:pPr>
              <w:pStyle w:val="acctfourfigures"/>
              <w:tabs>
                <w:tab w:val="clear" w:pos="765"/>
                <w:tab w:val="decimal" w:pos="731"/>
              </w:tabs>
              <w:spacing w:line="280" w:lineRule="atLeast"/>
              <w:jc w:val="center"/>
              <w:rPr>
                <w:rFonts w:cs="Times New Roman"/>
                <w:b/>
                <w:bCs/>
                <w:szCs w:val="22"/>
              </w:rPr>
            </w:pPr>
          </w:p>
        </w:tc>
        <w:tc>
          <w:tcPr>
            <w:tcW w:w="990" w:type="dxa"/>
            <w:tcBorders>
              <w:top w:val="single" w:sz="4" w:space="0" w:color="auto"/>
              <w:left w:val="nil"/>
              <w:bottom w:val="double" w:sz="4" w:space="0" w:color="auto"/>
              <w:right w:val="nil"/>
            </w:tcBorders>
          </w:tcPr>
          <w:p w14:paraId="366BBDCE" w14:textId="77777777" w:rsidR="006C2ED8" w:rsidRPr="00AB5DFA" w:rsidRDefault="006C2ED8">
            <w:pPr>
              <w:pStyle w:val="acctfourfigures"/>
              <w:tabs>
                <w:tab w:val="clear" w:pos="765"/>
                <w:tab w:val="decimal" w:pos="515"/>
              </w:tabs>
              <w:spacing w:line="280" w:lineRule="atLeast"/>
              <w:ind w:right="-43"/>
              <w:rPr>
                <w:rFonts w:cs="Times New Roman"/>
                <w:b/>
                <w:bCs/>
                <w:szCs w:val="22"/>
              </w:rPr>
            </w:pPr>
            <w:r>
              <w:rPr>
                <w:rFonts w:cs="Times New Roman"/>
                <w:b/>
                <w:bCs/>
                <w:szCs w:val="22"/>
                <w:lang w:bidi="th-TH"/>
              </w:rPr>
              <w:t>19.9</w:t>
            </w:r>
          </w:p>
        </w:tc>
        <w:tc>
          <w:tcPr>
            <w:tcW w:w="180" w:type="dxa"/>
          </w:tcPr>
          <w:p w14:paraId="5E5D650C" w14:textId="77777777" w:rsidR="006C2ED8" w:rsidRPr="00AB5DFA" w:rsidRDefault="006C2ED8">
            <w:pPr>
              <w:pStyle w:val="acctfourfigures"/>
              <w:tabs>
                <w:tab w:val="clear" w:pos="765"/>
                <w:tab w:val="decimal" w:pos="731"/>
              </w:tabs>
              <w:spacing w:line="280" w:lineRule="atLeast"/>
              <w:jc w:val="center"/>
              <w:rPr>
                <w:rFonts w:cs="Times New Roman"/>
                <w:b/>
                <w:bCs/>
                <w:szCs w:val="22"/>
              </w:rPr>
            </w:pPr>
          </w:p>
        </w:tc>
        <w:tc>
          <w:tcPr>
            <w:tcW w:w="1193" w:type="dxa"/>
            <w:tcBorders>
              <w:top w:val="single" w:sz="4" w:space="0" w:color="auto"/>
              <w:left w:val="nil"/>
              <w:bottom w:val="double" w:sz="4" w:space="0" w:color="auto"/>
              <w:right w:val="nil"/>
            </w:tcBorders>
          </w:tcPr>
          <w:p w14:paraId="3FFA55B3" w14:textId="77777777" w:rsidR="006C2ED8" w:rsidRPr="00AB5DFA" w:rsidRDefault="006C2ED8">
            <w:pPr>
              <w:pStyle w:val="acctfourfigures"/>
              <w:tabs>
                <w:tab w:val="clear" w:pos="765"/>
                <w:tab w:val="decimal" w:pos="997"/>
              </w:tabs>
              <w:spacing w:line="280" w:lineRule="atLeast"/>
              <w:ind w:right="-115"/>
              <w:rPr>
                <w:rFonts w:cs="Times New Roman"/>
                <w:b/>
                <w:bCs/>
                <w:szCs w:val="22"/>
              </w:rPr>
            </w:pPr>
            <w:r>
              <w:rPr>
                <w:rFonts w:cs="Times New Roman"/>
                <w:b/>
                <w:bCs/>
                <w:szCs w:val="22"/>
                <w:lang w:val="en-US"/>
              </w:rPr>
              <w:t>318,580</w:t>
            </w:r>
          </w:p>
        </w:tc>
      </w:tr>
    </w:tbl>
    <w:p w14:paraId="086B6CFA" w14:textId="0569A9D8" w:rsidR="00FC75D8" w:rsidRDefault="00FC75D8">
      <w:pPr>
        <w:rPr>
          <w:sz w:val="20"/>
          <w:szCs w:val="18"/>
        </w:rPr>
      </w:pPr>
    </w:p>
    <w:p w14:paraId="5987B986" w14:textId="1B05800F" w:rsidR="003F2955" w:rsidRPr="0012708E" w:rsidRDefault="00DD7875" w:rsidP="001B72B9">
      <w:pPr>
        <w:tabs>
          <w:tab w:val="left" w:pos="540"/>
          <w:tab w:val="left" w:pos="1080"/>
        </w:tabs>
        <w:spacing w:line="240" w:lineRule="exact"/>
        <w:ind w:right="389"/>
        <w:jc w:val="thaiDistribute"/>
        <w:rPr>
          <w:rFonts w:cs="Times New Roman"/>
          <w:b/>
          <w:bCs/>
          <w:sz w:val="24"/>
          <w:szCs w:val="24"/>
        </w:rPr>
      </w:pPr>
      <w:r w:rsidRPr="0012708E">
        <w:rPr>
          <w:rFonts w:cs="Times New Roman"/>
          <w:b/>
          <w:bCs/>
          <w:sz w:val="24"/>
          <w:szCs w:val="24"/>
        </w:rPr>
        <w:t>4</w:t>
      </w:r>
      <w:r w:rsidR="00F3069E">
        <w:rPr>
          <w:rFonts w:cs="Times New Roman"/>
          <w:b/>
          <w:bCs/>
          <w:sz w:val="24"/>
          <w:szCs w:val="24"/>
        </w:rPr>
        <w:t>2</w:t>
      </w:r>
      <w:r w:rsidR="003F2955" w:rsidRPr="0012708E">
        <w:rPr>
          <w:rFonts w:cs="Times New Roman"/>
          <w:b/>
          <w:bCs/>
          <w:sz w:val="24"/>
          <w:szCs w:val="24"/>
        </w:rPr>
        <w:tab/>
      </w:r>
      <w:r w:rsidR="00202DE7" w:rsidRPr="0012708E">
        <w:rPr>
          <w:rFonts w:cs="Times New Roman"/>
          <w:b/>
          <w:bCs/>
          <w:sz w:val="24"/>
          <w:szCs w:val="24"/>
        </w:rPr>
        <w:t>Earnings per share</w:t>
      </w:r>
    </w:p>
    <w:p w14:paraId="587EAAB9" w14:textId="77777777" w:rsidR="00A74EF1" w:rsidRDefault="00A74EF1" w:rsidP="00A74EF1">
      <w:pPr>
        <w:spacing w:line="280" w:lineRule="atLeast"/>
        <w:ind w:firstLine="562"/>
        <w:rPr>
          <w:rFonts w:cs="Times New Roman"/>
          <w:sz w:val="20"/>
          <w:lang w:val="en-US"/>
        </w:rPr>
      </w:pPr>
    </w:p>
    <w:p w14:paraId="4FC12C28" w14:textId="2AD13FAB" w:rsidR="00E96520" w:rsidRDefault="009B5F9B" w:rsidP="00B95516">
      <w:pPr>
        <w:spacing w:line="240" w:lineRule="atLeast"/>
        <w:ind w:left="540" w:right="-29"/>
        <w:contextualSpacing/>
        <w:jc w:val="both"/>
        <w:rPr>
          <w:rFonts w:cs="Times New Roman"/>
          <w:szCs w:val="22"/>
        </w:rPr>
      </w:pPr>
      <w:r w:rsidRPr="00B95516">
        <w:rPr>
          <w:rFonts w:cs="Times New Roman"/>
          <w:szCs w:val="22"/>
        </w:rPr>
        <w:t xml:space="preserve">The calculations of both </w:t>
      </w:r>
      <w:r w:rsidR="002F34CD" w:rsidRPr="00B95516">
        <w:rPr>
          <w:rFonts w:cs="Times New Roman"/>
          <w:szCs w:val="22"/>
        </w:rPr>
        <w:t xml:space="preserve">basic EPS and diluted EPS have </w:t>
      </w:r>
      <w:r w:rsidR="009C5C0E" w:rsidRPr="00B95516">
        <w:rPr>
          <w:rFonts w:cs="Times New Roman"/>
          <w:szCs w:val="22"/>
        </w:rPr>
        <w:t>b</w:t>
      </w:r>
      <w:r w:rsidR="00861B87" w:rsidRPr="00B95516">
        <w:rPr>
          <w:rFonts w:cs="Times New Roman"/>
          <w:szCs w:val="22"/>
        </w:rPr>
        <w:t>ee</w:t>
      </w:r>
      <w:r w:rsidR="009C5C0E" w:rsidRPr="00B95516">
        <w:rPr>
          <w:rFonts w:cs="Times New Roman"/>
          <w:szCs w:val="22"/>
        </w:rPr>
        <w:t>n based on the profit attributable to ordinary share</w:t>
      </w:r>
      <w:r w:rsidR="001F79FC" w:rsidRPr="00B95516">
        <w:rPr>
          <w:rFonts w:cs="Times New Roman"/>
          <w:szCs w:val="22"/>
        </w:rPr>
        <w:t>holders of the Bank and the weighted average number of ordinary shares outstanding</w:t>
      </w:r>
      <w:r w:rsidR="001B72B9" w:rsidRPr="00B95516">
        <w:rPr>
          <w:rFonts w:cs="Times New Roman"/>
          <w:szCs w:val="22"/>
        </w:rPr>
        <w:t>, with the calculation of diluted EPS further adjusted for the effects of all dilutive potential ordinary shares, including share options granted to management.</w:t>
      </w:r>
    </w:p>
    <w:p w14:paraId="32A08A99" w14:textId="77777777" w:rsidR="00A777C3" w:rsidRDefault="00A777C3" w:rsidP="00B95516">
      <w:pPr>
        <w:spacing w:line="240" w:lineRule="atLeast"/>
        <w:ind w:left="540" w:right="-29"/>
        <w:contextualSpacing/>
        <w:jc w:val="both"/>
        <w:rPr>
          <w:rFonts w:cs="Times New Roman"/>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4669"/>
        <w:gridCol w:w="1080"/>
        <w:gridCol w:w="180"/>
        <w:gridCol w:w="1080"/>
        <w:gridCol w:w="180"/>
        <w:gridCol w:w="1080"/>
        <w:gridCol w:w="180"/>
        <w:gridCol w:w="1080"/>
      </w:tblGrid>
      <w:tr w:rsidR="00A777C3" w:rsidRPr="00AB5DFA" w14:paraId="726B030A" w14:textId="77777777">
        <w:trPr>
          <w:cantSplit/>
          <w:tblHeader/>
        </w:trPr>
        <w:tc>
          <w:tcPr>
            <w:tcW w:w="4669" w:type="dxa"/>
            <w:vAlign w:val="bottom"/>
          </w:tcPr>
          <w:p w14:paraId="4CF3AF7B" w14:textId="77777777" w:rsidR="00A777C3" w:rsidRPr="00AB5DFA" w:rsidRDefault="00A777C3">
            <w:pPr>
              <w:spacing w:line="280" w:lineRule="atLeast"/>
              <w:ind w:left="195" w:right="-80" w:hanging="195"/>
              <w:rPr>
                <w:rFonts w:cs="Times New Roman"/>
                <w:b/>
                <w:bCs/>
                <w:i/>
                <w:iCs/>
                <w:szCs w:val="22"/>
              </w:rPr>
            </w:pPr>
          </w:p>
        </w:tc>
        <w:tc>
          <w:tcPr>
            <w:tcW w:w="2340" w:type="dxa"/>
            <w:gridSpan w:val="3"/>
          </w:tcPr>
          <w:p w14:paraId="3B9FD4C8" w14:textId="77777777" w:rsidR="00A777C3" w:rsidRPr="00AB5DFA" w:rsidRDefault="00A777C3">
            <w:pPr>
              <w:pStyle w:val="acctmergecolhdg"/>
              <w:spacing w:line="280" w:lineRule="atLeast"/>
              <w:rPr>
                <w:rFonts w:cs="Times New Roman"/>
                <w:szCs w:val="22"/>
              </w:rPr>
            </w:pPr>
            <w:r w:rsidRPr="00AB5DFA">
              <w:rPr>
                <w:rFonts w:cs="Times New Roman"/>
                <w:szCs w:val="22"/>
              </w:rPr>
              <w:t xml:space="preserve">Consolidated </w:t>
            </w:r>
          </w:p>
        </w:tc>
        <w:tc>
          <w:tcPr>
            <w:tcW w:w="180" w:type="dxa"/>
          </w:tcPr>
          <w:p w14:paraId="7DB2C0FD" w14:textId="77777777" w:rsidR="00A777C3" w:rsidRPr="00AB5DFA" w:rsidRDefault="00A777C3">
            <w:pPr>
              <w:pStyle w:val="acctmergecolhdg"/>
              <w:spacing w:line="280" w:lineRule="atLeast"/>
              <w:jc w:val="left"/>
              <w:rPr>
                <w:rFonts w:cs="Times New Roman"/>
                <w:szCs w:val="22"/>
              </w:rPr>
            </w:pPr>
          </w:p>
        </w:tc>
        <w:tc>
          <w:tcPr>
            <w:tcW w:w="2340" w:type="dxa"/>
            <w:gridSpan w:val="3"/>
          </w:tcPr>
          <w:p w14:paraId="4DA29CED" w14:textId="77777777" w:rsidR="00A777C3" w:rsidRPr="00AB5DFA" w:rsidRDefault="00A777C3">
            <w:pPr>
              <w:pStyle w:val="acctmergecolhdg"/>
              <w:spacing w:line="280" w:lineRule="atLeast"/>
              <w:rPr>
                <w:rFonts w:cs="Times New Roman"/>
                <w:szCs w:val="22"/>
              </w:rPr>
            </w:pPr>
            <w:r w:rsidRPr="00AB5DFA">
              <w:rPr>
                <w:rFonts w:cs="Times New Roman"/>
                <w:szCs w:val="22"/>
              </w:rPr>
              <w:t>The Bank</w:t>
            </w:r>
          </w:p>
        </w:tc>
      </w:tr>
      <w:tr w:rsidR="00A777C3" w:rsidRPr="00377E70" w14:paraId="255B6458" w14:textId="77777777">
        <w:trPr>
          <w:cantSplit/>
          <w:tblHeader/>
        </w:trPr>
        <w:tc>
          <w:tcPr>
            <w:tcW w:w="4669" w:type="dxa"/>
          </w:tcPr>
          <w:p w14:paraId="0E6099C3" w14:textId="77777777" w:rsidR="00A777C3" w:rsidRPr="00AB5DFA" w:rsidRDefault="00A777C3">
            <w:pPr>
              <w:pStyle w:val="acctfourfigures"/>
              <w:tabs>
                <w:tab w:val="clear" w:pos="765"/>
              </w:tabs>
              <w:spacing w:line="280" w:lineRule="atLeast"/>
              <w:ind w:left="8" w:right="-80" w:hanging="8"/>
              <w:rPr>
                <w:rFonts w:cs="Times New Roman"/>
                <w:b/>
                <w:bCs/>
                <w:i/>
                <w:iCs/>
                <w:szCs w:val="22"/>
              </w:rPr>
            </w:pPr>
            <w:r w:rsidRPr="00AB5DFA">
              <w:rPr>
                <w:rFonts w:cs="Times New Roman"/>
                <w:b/>
                <w:bCs/>
                <w:i/>
                <w:iCs/>
                <w:szCs w:val="22"/>
              </w:rPr>
              <w:t>For the six-month periods ended 30 June</w:t>
            </w:r>
          </w:p>
        </w:tc>
        <w:tc>
          <w:tcPr>
            <w:tcW w:w="1080" w:type="dxa"/>
            <w:vAlign w:val="bottom"/>
          </w:tcPr>
          <w:p w14:paraId="2AF77C86" w14:textId="77777777" w:rsidR="00A777C3" w:rsidRPr="00377E70" w:rsidRDefault="00A777C3">
            <w:pPr>
              <w:pStyle w:val="acctmergecolhdg"/>
              <w:spacing w:line="280" w:lineRule="atLeast"/>
              <w:rPr>
                <w:rFonts w:cs="Times New Roman"/>
                <w:b w:val="0"/>
                <w:bCs/>
                <w:szCs w:val="22"/>
              </w:rPr>
            </w:pPr>
            <w:r w:rsidRPr="00377E70">
              <w:rPr>
                <w:rFonts w:cs="Times New Roman"/>
                <w:b w:val="0"/>
                <w:bCs/>
                <w:szCs w:val="22"/>
                <w:lang w:bidi="th-TH"/>
              </w:rPr>
              <w:t>202</w:t>
            </w:r>
            <w:r>
              <w:rPr>
                <w:rFonts w:cs="Times New Roman"/>
                <w:b w:val="0"/>
                <w:bCs/>
                <w:szCs w:val="22"/>
                <w:lang w:bidi="th-TH"/>
              </w:rPr>
              <w:t>5</w:t>
            </w:r>
          </w:p>
        </w:tc>
        <w:tc>
          <w:tcPr>
            <w:tcW w:w="180" w:type="dxa"/>
          </w:tcPr>
          <w:p w14:paraId="7370DA5F" w14:textId="77777777" w:rsidR="00A777C3" w:rsidRPr="00377E70" w:rsidRDefault="00A777C3">
            <w:pPr>
              <w:pStyle w:val="acctmergecolhdg"/>
              <w:spacing w:line="280" w:lineRule="atLeast"/>
              <w:rPr>
                <w:rFonts w:cs="Times New Roman"/>
                <w:b w:val="0"/>
                <w:bCs/>
                <w:szCs w:val="22"/>
              </w:rPr>
            </w:pPr>
          </w:p>
        </w:tc>
        <w:tc>
          <w:tcPr>
            <w:tcW w:w="1080" w:type="dxa"/>
          </w:tcPr>
          <w:p w14:paraId="4B766978" w14:textId="77777777" w:rsidR="00A777C3" w:rsidRPr="00377E70" w:rsidRDefault="00A777C3">
            <w:pPr>
              <w:pStyle w:val="acctmergecolhdg"/>
              <w:spacing w:line="280" w:lineRule="atLeast"/>
              <w:rPr>
                <w:rFonts w:cs="Times New Roman"/>
                <w:b w:val="0"/>
                <w:bCs/>
                <w:szCs w:val="22"/>
              </w:rPr>
            </w:pPr>
            <w:r w:rsidRPr="00377E70">
              <w:rPr>
                <w:rFonts w:cs="Times New Roman"/>
                <w:b w:val="0"/>
                <w:bCs/>
                <w:szCs w:val="22"/>
                <w:lang w:bidi="th-TH"/>
              </w:rPr>
              <w:t>202</w:t>
            </w:r>
            <w:r>
              <w:rPr>
                <w:rFonts w:cs="Times New Roman"/>
                <w:b w:val="0"/>
                <w:bCs/>
                <w:szCs w:val="22"/>
                <w:lang w:bidi="th-TH"/>
              </w:rPr>
              <w:t>4</w:t>
            </w:r>
          </w:p>
        </w:tc>
        <w:tc>
          <w:tcPr>
            <w:tcW w:w="180" w:type="dxa"/>
          </w:tcPr>
          <w:p w14:paraId="18B8FD48" w14:textId="77777777" w:rsidR="00A777C3" w:rsidRPr="00377E70" w:rsidRDefault="00A777C3">
            <w:pPr>
              <w:pStyle w:val="acctmergecolhdg"/>
              <w:spacing w:line="280" w:lineRule="atLeast"/>
              <w:rPr>
                <w:rFonts w:cs="Times New Roman"/>
                <w:b w:val="0"/>
                <w:bCs/>
                <w:szCs w:val="22"/>
              </w:rPr>
            </w:pPr>
          </w:p>
        </w:tc>
        <w:tc>
          <w:tcPr>
            <w:tcW w:w="1080" w:type="dxa"/>
            <w:vAlign w:val="bottom"/>
          </w:tcPr>
          <w:p w14:paraId="0BD98116" w14:textId="77777777" w:rsidR="00A777C3" w:rsidRPr="00377E70" w:rsidRDefault="00A777C3">
            <w:pPr>
              <w:pStyle w:val="acctmergecolhdg"/>
              <w:spacing w:line="280" w:lineRule="atLeast"/>
              <w:rPr>
                <w:rFonts w:cs="Times New Roman"/>
                <w:b w:val="0"/>
                <w:bCs/>
                <w:szCs w:val="22"/>
              </w:rPr>
            </w:pPr>
            <w:r w:rsidRPr="00377E70">
              <w:rPr>
                <w:rFonts w:cs="Times New Roman"/>
                <w:b w:val="0"/>
                <w:bCs/>
                <w:szCs w:val="22"/>
                <w:lang w:bidi="th-TH"/>
              </w:rPr>
              <w:t>202</w:t>
            </w:r>
            <w:r>
              <w:rPr>
                <w:rFonts w:cs="Times New Roman"/>
                <w:b w:val="0"/>
                <w:bCs/>
                <w:szCs w:val="22"/>
                <w:lang w:bidi="th-TH"/>
              </w:rPr>
              <w:t>5</w:t>
            </w:r>
          </w:p>
        </w:tc>
        <w:tc>
          <w:tcPr>
            <w:tcW w:w="180" w:type="dxa"/>
          </w:tcPr>
          <w:p w14:paraId="3239D8DF" w14:textId="77777777" w:rsidR="00A777C3" w:rsidRPr="00377E70" w:rsidRDefault="00A777C3">
            <w:pPr>
              <w:pStyle w:val="acctmergecolhdg"/>
              <w:spacing w:line="280" w:lineRule="atLeast"/>
              <w:rPr>
                <w:rFonts w:cs="Times New Roman"/>
                <w:b w:val="0"/>
                <w:bCs/>
                <w:szCs w:val="22"/>
              </w:rPr>
            </w:pPr>
          </w:p>
        </w:tc>
        <w:tc>
          <w:tcPr>
            <w:tcW w:w="1080" w:type="dxa"/>
          </w:tcPr>
          <w:p w14:paraId="7041BF78" w14:textId="77777777" w:rsidR="00A777C3" w:rsidRPr="00377E70" w:rsidRDefault="00A777C3">
            <w:pPr>
              <w:pStyle w:val="acctmergecolhdg"/>
              <w:spacing w:line="280" w:lineRule="atLeast"/>
              <w:rPr>
                <w:rFonts w:cs="Times New Roman"/>
                <w:b w:val="0"/>
                <w:bCs/>
                <w:szCs w:val="22"/>
              </w:rPr>
            </w:pPr>
            <w:r w:rsidRPr="00377E70">
              <w:rPr>
                <w:rFonts w:cs="Times New Roman"/>
                <w:b w:val="0"/>
                <w:bCs/>
                <w:szCs w:val="22"/>
                <w:lang w:bidi="th-TH"/>
              </w:rPr>
              <w:t>202</w:t>
            </w:r>
            <w:r>
              <w:rPr>
                <w:rFonts w:cs="Times New Roman"/>
                <w:b w:val="0"/>
                <w:bCs/>
                <w:szCs w:val="22"/>
                <w:lang w:bidi="th-TH"/>
              </w:rPr>
              <w:t>4</w:t>
            </w:r>
          </w:p>
        </w:tc>
      </w:tr>
      <w:tr w:rsidR="00A777C3" w:rsidRPr="00AB5DFA" w14:paraId="077F0E7C" w14:textId="77777777">
        <w:trPr>
          <w:cantSplit/>
          <w:tblHeader/>
        </w:trPr>
        <w:tc>
          <w:tcPr>
            <w:tcW w:w="4669" w:type="dxa"/>
          </w:tcPr>
          <w:p w14:paraId="3E254049" w14:textId="77777777" w:rsidR="00A777C3" w:rsidRPr="00AB5DFA" w:rsidRDefault="00A777C3">
            <w:pPr>
              <w:spacing w:line="280" w:lineRule="atLeast"/>
              <w:ind w:left="195" w:right="-80" w:hanging="195"/>
              <w:rPr>
                <w:rFonts w:cs="Times New Roman"/>
                <w:b/>
                <w:bCs/>
                <w:i/>
                <w:iCs/>
                <w:szCs w:val="22"/>
              </w:rPr>
            </w:pPr>
          </w:p>
        </w:tc>
        <w:tc>
          <w:tcPr>
            <w:tcW w:w="4860" w:type="dxa"/>
            <w:gridSpan w:val="7"/>
          </w:tcPr>
          <w:p w14:paraId="362012D4" w14:textId="77777777" w:rsidR="00A777C3" w:rsidRPr="00AB5DFA" w:rsidRDefault="00A777C3">
            <w:pPr>
              <w:pStyle w:val="acctfourfigures"/>
              <w:spacing w:line="280" w:lineRule="atLeast"/>
              <w:jc w:val="center"/>
              <w:rPr>
                <w:rFonts w:cs="Times New Roman"/>
                <w:i/>
                <w:iCs/>
                <w:szCs w:val="22"/>
              </w:rPr>
            </w:pPr>
            <w:r w:rsidRPr="00AB5DFA">
              <w:rPr>
                <w:rFonts w:cs="Times New Roman"/>
                <w:i/>
                <w:iCs/>
                <w:szCs w:val="22"/>
              </w:rPr>
              <w:t>(in thousand Baht)</w:t>
            </w:r>
          </w:p>
        </w:tc>
      </w:tr>
      <w:tr w:rsidR="00A777C3" w:rsidRPr="00AB5DFA" w14:paraId="3559A0B6" w14:textId="77777777">
        <w:trPr>
          <w:cantSplit/>
        </w:trPr>
        <w:tc>
          <w:tcPr>
            <w:tcW w:w="4669" w:type="dxa"/>
          </w:tcPr>
          <w:p w14:paraId="305B58C1" w14:textId="77777777" w:rsidR="00A777C3" w:rsidRPr="00AB5DFA" w:rsidRDefault="00A777C3">
            <w:pPr>
              <w:spacing w:line="280" w:lineRule="atLeast"/>
              <w:ind w:left="195" w:right="-80" w:hanging="195"/>
              <w:rPr>
                <w:rFonts w:cs="Times New Roman"/>
                <w:szCs w:val="22"/>
                <w:lang w:val="en-US" w:bidi="th-TH"/>
              </w:rPr>
            </w:pPr>
            <w:r w:rsidRPr="00AB5DFA">
              <w:rPr>
                <w:rFonts w:cs="Times New Roman"/>
                <w:b/>
                <w:bCs/>
                <w:szCs w:val="22"/>
              </w:rPr>
              <w:t>Profit attributable to ordinary shareholders of the Bank (basic and diluted)</w:t>
            </w:r>
          </w:p>
        </w:tc>
        <w:tc>
          <w:tcPr>
            <w:tcW w:w="1080" w:type="dxa"/>
            <w:tcBorders>
              <w:bottom w:val="double" w:sz="4" w:space="0" w:color="auto"/>
            </w:tcBorders>
            <w:vAlign w:val="bottom"/>
          </w:tcPr>
          <w:p w14:paraId="3B68B64F" w14:textId="3F8E6A73" w:rsidR="00A777C3" w:rsidRPr="00AB5DFA" w:rsidRDefault="00937DB8">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1,828,192</w:t>
            </w:r>
          </w:p>
        </w:tc>
        <w:tc>
          <w:tcPr>
            <w:tcW w:w="180" w:type="dxa"/>
            <w:vAlign w:val="bottom"/>
          </w:tcPr>
          <w:p w14:paraId="3B26D881" w14:textId="77777777" w:rsidR="00A777C3" w:rsidRPr="00AB5DFA" w:rsidRDefault="00A777C3">
            <w:pPr>
              <w:pStyle w:val="acctfourfigures"/>
              <w:tabs>
                <w:tab w:val="decimal" w:pos="920"/>
              </w:tabs>
              <w:spacing w:line="280" w:lineRule="atLeast"/>
              <w:rPr>
                <w:rFonts w:cs="Times New Roman"/>
                <w:b/>
                <w:bCs/>
                <w:szCs w:val="22"/>
              </w:rPr>
            </w:pPr>
          </w:p>
        </w:tc>
        <w:tc>
          <w:tcPr>
            <w:tcW w:w="1080" w:type="dxa"/>
            <w:tcBorders>
              <w:bottom w:val="double" w:sz="4" w:space="0" w:color="auto"/>
            </w:tcBorders>
            <w:vAlign w:val="bottom"/>
          </w:tcPr>
          <w:p w14:paraId="5C4CA49A" w14:textId="77777777" w:rsidR="00A777C3" w:rsidRPr="00AB5DFA" w:rsidRDefault="00A777C3">
            <w:pPr>
              <w:pStyle w:val="acctfourfigures"/>
              <w:tabs>
                <w:tab w:val="clear" w:pos="765"/>
                <w:tab w:val="decimal" w:pos="920"/>
              </w:tabs>
              <w:spacing w:line="280" w:lineRule="atLeast"/>
              <w:ind w:right="11"/>
              <w:rPr>
                <w:rFonts w:cs="Times New Roman"/>
                <w:b/>
                <w:bCs/>
                <w:szCs w:val="22"/>
                <w:lang w:val="en-US"/>
              </w:rPr>
            </w:pPr>
            <w:r>
              <w:rPr>
                <w:b/>
                <w:bCs/>
              </w:rPr>
              <w:t>1,269,722</w:t>
            </w:r>
          </w:p>
        </w:tc>
        <w:tc>
          <w:tcPr>
            <w:tcW w:w="180" w:type="dxa"/>
            <w:vAlign w:val="bottom"/>
          </w:tcPr>
          <w:p w14:paraId="03539CB0" w14:textId="77777777" w:rsidR="00A777C3" w:rsidRPr="00AB5DFA" w:rsidRDefault="00A777C3">
            <w:pPr>
              <w:pStyle w:val="acctfourfigures"/>
              <w:tabs>
                <w:tab w:val="decimal" w:pos="920"/>
              </w:tabs>
              <w:spacing w:line="280" w:lineRule="atLeast"/>
              <w:rPr>
                <w:rFonts w:cs="Times New Roman"/>
                <w:b/>
                <w:bCs/>
                <w:szCs w:val="22"/>
              </w:rPr>
            </w:pPr>
          </w:p>
        </w:tc>
        <w:tc>
          <w:tcPr>
            <w:tcW w:w="1080" w:type="dxa"/>
            <w:tcBorders>
              <w:bottom w:val="double" w:sz="4" w:space="0" w:color="auto"/>
            </w:tcBorders>
            <w:vAlign w:val="bottom"/>
          </w:tcPr>
          <w:p w14:paraId="39AEBF44" w14:textId="67066170" w:rsidR="00A777C3" w:rsidRPr="00AB5DFA" w:rsidRDefault="00937DB8">
            <w:pPr>
              <w:pStyle w:val="acctfourfigures"/>
              <w:tabs>
                <w:tab w:val="clear" w:pos="765"/>
                <w:tab w:val="decimal" w:pos="906"/>
              </w:tabs>
              <w:spacing w:line="280" w:lineRule="atLeast"/>
              <w:ind w:right="11"/>
              <w:rPr>
                <w:rFonts w:cs="Times New Roman"/>
                <w:b/>
                <w:bCs/>
                <w:szCs w:val="22"/>
                <w:lang w:val="en-US"/>
              </w:rPr>
            </w:pPr>
            <w:r>
              <w:rPr>
                <w:rFonts w:cs="Times New Roman"/>
                <w:b/>
                <w:bCs/>
                <w:szCs w:val="22"/>
                <w:lang w:val="en-US"/>
              </w:rPr>
              <w:t>1,849</w:t>
            </w:r>
            <w:r w:rsidR="002F66B4">
              <w:rPr>
                <w:rFonts w:cs="Times New Roman"/>
                <w:b/>
                <w:bCs/>
                <w:szCs w:val="22"/>
                <w:lang w:val="en-US"/>
              </w:rPr>
              <w:t>,</w:t>
            </w:r>
            <w:r>
              <w:rPr>
                <w:rFonts w:cs="Times New Roman"/>
                <w:b/>
                <w:bCs/>
                <w:szCs w:val="22"/>
                <w:lang w:val="en-US"/>
              </w:rPr>
              <w:t>425</w:t>
            </w:r>
          </w:p>
        </w:tc>
        <w:tc>
          <w:tcPr>
            <w:tcW w:w="180" w:type="dxa"/>
            <w:vAlign w:val="bottom"/>
          </w:tcPr>
          <w:p w14:paraId="7FEC5770" w14:textId="77777777" w:rsidR="00A777C3" w:rsidRPr="00AB5DFA" w:rsidRDefault="00A777C3">
            <w:pPr>
              <w:pStyle w:val="acctfourfigures"/>
              <w:tabs>
                <w:tab w:val="decimal" w:pos="920"/>
              </w:tabs>
              <w:spacing w:line="280" w:lineRule="atLeast"/>
              <w:rPr>
                <w:rFonts w:cs="Times New Roman"/>
                <w:b/>
                <w:bCs/>
                <w:szCs w:val="22"/>
              </w:rPr>
            </w:pPr>
          </w:p>
        </w:tc>
        <w:tc>
          <w:tcPr>
            <w:tcW w:w="1080" w:type="dxa"/>
            <w:tcBorders>
              <w:bottom w:val="double" w:sz="4" w:space="0" w:color="auto"/>
            </w:tcBorders>
            <w:vAlign w:val="bottom"/>
          </w:tcPr>
          <w:p w14:paraId="28E35C53" w14:textId="77777777" w:rsidR="00A777C3" w:rsidRPr="00AB5DFA" w:rsidRDefault="00A777C3">
            <w:pPr>
              <w:pStyle w:val="acctfourfigures"/>
              <w:tabs>
                <w:tab w:val="clear" w:pos="765"/>
                <w:tab w:val="decimal" w:pos="920"/>
              </w:tabs>
              <w:spacing w:line="280" w:lineRule="atLeast"/>
              <w:ind w:right="-90"/>
              <w:rPr>
                <w:rFonts w:cs="Times New Roman"/>
                <w:b/>
                <w:bCs/>
                <w:szCs w:val="22"/>
              </w:rPr>
            </w:pPr>
            <w:r>
              <w:rPr>
                <w:b/>
                <w:bCs/>
              </w:rPr>
              <w:t>1,280,205</w:t>
            </w:r>
          </w:p>
        </w:tc>
      </w:tr>
      <w:tr w:rsidR="00A777C3" w:rsidRPr="00AB5DFA" w14:paraId="1F994363" w14:textId="77777777">
        <w:trPr>
          <w:cantSplit/>
        </w:trPr>
        <w:tc>
          <w:tcPr>
            <w:tcW w:w="4669" w:type="dxa"/>
          </w:tcPr>
          <w:p w14:paraId="4A7747AC" w14:textId="77777777" w:rsidR="00A777C3" w:rsidRPr="00AB5DFA" w:rsidRDefault="00A777C3">
            <w:pPr>
              <w:spacing w:line="280" w:lineRule="atLeast"/>
              <w:ind w:left="195" w:right="-80" w:hanging="195"/>
              <w:rPr>
                <w:rFonts w:cs="Times New Roman"/>
                <w:b/>
                <w:bCs/>
                <w:szCs w:val="22"/>
                <w:lang w:val="en-US"/>
              </w:rPr>
            </w:pPr>
          </w:p>
        </w:tc>
        <w:tc>
          <w:tcPr>
            <w:tcW w:w="1080" w:type="dxa"/>
            <w:tcBorders>
              <w:top w:val="double" w:sz="4" w:space="0" w:color="auto"/>
            </w:tcBorders>
            <w:vAlign w:val="bottom"/>
          </w:tcPr>
          <w:p w14:paraId="5D057E5B" w14:textId="77777777" w:rsidR="00A777C3" w:rsidRPr="00AB5DFA" w:rsidRDefault="00A777C3">
            <w:pPr>
              <w:pStyle w:val="acctfourfigures"/>
              <w:tabs>
                <w:tab w:val="clear" w:pos="765"/>
                <w:tab w:val="decimal" w:pos="920"/>
              </w:tabs>
              <w:spacing w:line="280" w:lineRule="atLeast"/>
              <w:ind w:right="11"/>
              <w:rPr>
                <w:rFonts w:cs="Times New Roman"/>
                <w:b/>
                <w:bCs/>
                <w:szCs w:val="22"/>
                <w:lang w:val="en-US"/>
              </w:rPr>
            </w:pPr>
          </w:p>
        </w:tc>
        <w:tc>
          <w:tcPr>
            <w:tcW w:w="180" w:type="dxa"/>
          </w:tcPr>
          <w:p w14:paraId="36CD3FFA" w14:textId="77777777" w:rsidR="00A777C3" w:rsidRPr="00AB5DFA" w:rsidRDefault="00A777C3">
            <w:pPr>
              <w:pStyle w:val="acctfourfigures"/>
              <w:tabs>
                <w:tab w:val="decimal" w:pos="920"/>
              </w:tabs>
              <w:spacing w:line="280" w:lineRule="atLeast"/>
              <w:rPr>
                <w:rFonts w:cs="Times New Roman"/>
                <w:szCs w:val="22"/>
              </w:rPr>
            </w:pPr>
          </w:p>
        </w:tc>
        <w:tc>
          <w:tcPr>
            <w:tcW w:w="1080" w:type="dxa"/>
            <w:tcBorders>
              <w:top w:val="double" w:sz="4" w:space="0" w:color="auto"/>
            </w:tcBorders>
            <w:vAlign w:val="bottom"/>
          </w:tcPr>
          <w:p w14:paraId="7B1C2844" w14:textId="77777777" w:rsidR="00A777C3" w:rsidRPr="00AB5DFA" w:rsidRDefault="00A777C3">
            <w:pPr>
              <w:pStyle w:val="acctfourfigures"/>
              <w:tabs>
                <w:tab w:val="clear" w:pos="765"/>
                <w:tab w:val="decimal" w:pos="920"/>
              </w:tabs>
              <w:spacing w:line="280" w:lineRule="atLeast"/>
              <w:ind w:right="11"/>
              <w:rPr>
                <w:rFonts w:cs="Times New Roman"/>
                <w:b/>
                <w:bCs/>
                <w:szCs w:val="22"/>
              </w:rPr>
            </w:pPr>
          </w:p>
        </w:tc>
        <w:tc>
          <w:tcPr>
            <w:tcW w:w="180" w:type="dxa"/>
          </w:tcPr>
          <w:p w14:paraId="0241BFBA" w14:textId="77777777" w:rsidR="00A777C3" w:rsidRPr="00AB5DFA" w:rsidRDefault="00A777C3">
            <w:pPr>
              <w:pStyle w:val="acctfourfigures"/>
              <w:tabs>
                <w:tab w:val="decimal" w:pos="920"/>
              </w:tabs>
              <w:spacing w:line="280" w:lineRule="atLeast"/>
              <w:rPr>
                <w:rFonts w:cs="Times New Roman"/>
                <w:szCs w:val="22"/>
              </w:rPr>
            </w:pPr>
          </w:p>
        </w:tc>
        <w:tc>
          <w:tcPr>
            <w:tcW w:w="1080" w:type="dxa"/>
            <w:tcBorders>
              <w:top w:val="double" w:sz="4" w:space="0" w:color="auto"/>
            </w:tcBorders>
            <w:vAlign w:val="bottom"/>
          </w:tcPr>
          <w:p w14:paraId="2F650256" w14:textId="77777777" w:rsidR="00A777C3" w:rsidRPr="00AB5DFA" w:rsidRDefault="00A777C3">
            <w:pPr>
              <w:pStyle w:val="acctfourfigures"/>
              <w:tabs>
                <w:tab w:val="clear" w:pos="765"/>
                <w:tab w:val="decimal" w:pos="920"/>
              </w:tabs>
              <w:spacing w:line="280" w:lineRule="atLeast"/>
              <w:ind w:right="11"/>
              <w:rPr>
                <w:rFonts w:cs="Times New Roman"/>
                <w:b/>
                <w:bCs/>
                <w:szCs w:val="22"/>
                <w:lang w:val="en-US"/>
              </w:rPr>
            </w:pPr>
          </w:p>
        </w:tc>
        <w:tc>
          <w:tcPr>
            <w:tcW w:w="180" w:type="dxa"/>
          </w:tcPr>
          <w:p w14:paraId="511766D3" w14:textId="77777777" w:rsidR="00A777C3" w:rsidRPr="00AB5DFA" w:rsidRDefault="00A777C3">
            <w:pPr>
              <w:pStyle w:val="acctfourfigures"/>
              <w:tabs>
                <w:tab w:val="decimal" w:pos="920"/>
              </w:tabs>
              <w:spacing w:line="280" w:lineRule="atLeast"/>
              <w:rPr>
                <w:rFonts w:cs="Times New Roman"/>
                <w:szCs w:val="22"/>
              </w:rPr>
            </w:pPr>
          </w:p>
        </w:tc>
        <w:tc>
          <w:tcPr>
            <w:tcW w:w="1080" w:type="dxa"/>
            <w:tcBorders>
              <w:top w:val="double" w:sz="4" w:space="0" w:color="auto"/>
            </w:tcBorders>
            <w:vAlign w:val="bottom"/>
          </w:tcPr>
          <w:p w14:paraId="09D0855F" w14:textId="77777777" w:rsidR="00A777C3" w:rsidRPr="00AB5DFA" w:rsidRDefault="00A777C3">
            <w:pPr>
              <w:pStyle w:val="acctfourfigures"/>
              <w:tabs>
                <w:tab w:val="clear" w:pos="765"/>
                <w:tab w:val="decimal" w:pos="920"/>
              </w:tabs>
              <w:spacing w:line="280" w:lineRule="atLeast"/>
              <w:ind w:right="-90"/>
              <w:rPr>
                <w:rFonts w:cs="Times New Roman"/>
                <w:b/>
                <w:bCs/>
                <w:szCs w:val="22"/>
              </w:rPr>
            </w:pPr>
          </w:p>
        </w:tc>
      </w:tr>
      <w:tr w:rsidR="00A777C3" w:rsidRPr="00AB5DFA" w14:paraId="45B0C62B" w14:textId="77777777">
        <w:trPr>
          <w:cantSplit/>
        </w:trPr>
        <w:tc>
          <w:tcPr>
            <w:tcW w:w="4669" w:type="dxa"/>
          </w:tcPr>
          <w:p w14:paraId="55BAF771" w14:textId="77777777" w:rsidR="00A777C3" w:rsidRPr="00AB5DFA" w:rsidRDefault="00A777C3">
            <w:pPr>
              <w:spacing w:line="280" w:lineRule="atLeast"/>
              <w:ind w:left="195" w:right="-80" w:hanging="195"/>
              <w:rPr>
                <w:rFonts w:cs="Times New Roman"/>
                <w:b/>
                <w:bCs/>
                <w:szCs w:val="22"/>
              </w:rPr>
            </w:pPr>
            <w:r w:rsidRPr="00AB5DFA">
              <w:rPr>
                <w:rFonts w:cs="Times New Roman"/>
                <w:b/>
                <w:bCs/>
                <w:i/>
                <w:iCs/>
                <w:szCs w:val="22"/>
              </w:rPr>
              <w:t>Ordinary shares outstanding</w:t>
            </w:r>
          </w:p>
        </w:tc>
        <w:tc>
          <w:tcPr>
            <w:tcW w:w="1080" w:type="dxa"/>
            <w:vAlign w:val="bottom"/>
          </w:tcPr>
          <w:p w14:paraId="00B39906" w14:textId="77777777" w:rsidR="00A777C3" w:rsidRPr="00AB5DFA" w:rsidRDefault="00A777C3">
            <w:pPr>
              <w:pStyle w:val="acctfourfigures"/>
              <w:tabs>
                <w:tab w:val="clear" w:pos="765"/>
                <w:tab w:val="decimal" w:pos="920"/>
              </w:tabs>
              <w:spacing w:line="280" w:lineRule="atLeast"/>
              <w:ind w:right="11"/>
              <w:rPr>
                <w:rFonts w:cs="Times New Roman"/>
                <w:b/>
                <w:bCs/>
                <w:szCs w:val="22"/>
                <w:lang w:val="en-US"/>
              </w:rPr>
            </w:pPr>
          </w:p>
        </w:tc>
        <w:tc>
          <w:tcPr>
            <w:tcW w:w="180" w:type="dxa"/>
          </w:tcPr>
          <w:p w14:paraId="05022F09" w14:textId="77777777" w:rsidR="00A777C3" w:rsidRPr="00AB5DFA" w:rsidRDefault="00A777C3">
            <w:pPr>
              <w:pStyle w:val="acctfourfigures"/>
              <w:tabs>
                <w:tab w:val="decimal" w:pos="920"/>
              </w:tabs>
              <w:spacing w:line="280" w:lineRule="atLeast"/>
              <w:rPr>
                <w:rFonts w:cs="Times New Roman"/>
                <w:szCs w:val="22"/>
              </w:rPr>
            </w:pPr>
          </w:p>
        </w:tc>
        <w:tc>
          <w:tcPr>
            <w:tcW w:w="1080" w:type="dxa"/>
            <w:vAlign w:val="bottom"/>
          </w:tcPr>
          <w:p w14:paraId="3FD3140F" w14:textId="77777777" w:rsidR="00A777C3" w:rsidRPr="00AB5DFA" w:rsidRDefault="00A777C3">
            <w:pPr>
              <w:pStyle w:val="acctfourfigures"/>
              <w:tabs>
                <w:tab w:val="clear" w:pos="765"/>
                <w:tab w:val="decimal" w:pos="920"/>
              </w:tabs>
              <w:spacing w:line="280" w:lineRule="atLeast"/>
              <w:ind w:right="11"/>
              <w:rPr>
                <w:rFonts w:cs="Times New Roman"/>
                <w:b/>
                <w:bCs/>
                <w:szCs w:val="22"/>
              </w:rPr>
            </w:pPr>
          </w:p>
        </w:tc>
        <w:tc>
          <w:tcPr>
            <w:tcW w:w="180" w:type="dxa"/>
          </w:tcPr>
          <w:p w14:paraId="1FB553BC" w14:textId="77777777" w:rsidR="00A777C3" w:rsidRPr="00AB5DFA" w:rsidRDefault="00A777C3">
            <w:pPr>
              <w:pStyle w:val="acctfourfigures"/>
              <w:tabs>
                <w:tab w:val="decimal" w:pos="920"/>
              </w:tabs>
              <w:spacing w:line="280" w:lineRule="atLeast"/>
              <w:rPr>
                <w:rFonts w:cs="Times New Roman"/>
                <w:szCs w:val="22"/>
              </w:rPr>
            </w:pPr>
          </w:p>
        </w:tc>
        <w:tc>
          <w:tcPr>
            <w:tcW w:w="1080" w:type="dxa"/>
            <w:vAlign w:val="bottom"/>
          </w:tcPr>
          <w:p w14:paraId="0A5A0414" w14:textId="77777777" w:rsidR="00A777C3" w:rsidRPr="00AB5DFA" w:rsidRDefault="00A777C3">
            <w:pPr>
              <w:pStyle w:val="acctfourfigures"/>
              <w:tabs>
                <w:tab w:val="clear" w:pos="765"/>
                <w:tab w:val="decimal" w:pos="920"/>
              </w:tabs>
              <w:spacing w:line="280" w:lineRule="atLeast"/>
              <w:ind w:right="11"/>
              <w:rPr>
                <w:rFonts w:cs="Times New Roman"/>
                <w:b/>
                <w:bCs/>
                <w:szCs w:val="22"/>
                <w:lang w:val="en-US"/>
              </w:rPr>
            </w:pPr>
          </w:p>
        </w:tc>
        <w:tc>
          <w:tcPr>
            <w:tcW w:w="180" w:type="dxa"/>
          </w:tcPr>
          <w:p w14:paraId="3A5B3042" w14:textId="77777777" w:rsidR="00A777C3" w:rsidRPr="00AB5DFA" w:rsidRDefault="00A777C3">
            <w:pPr>
              <w:pStyle w:val="acctfourfigures"/>
              <w:tabs>
                <w:tab w:val="decimal" w:pos="920"/>
              </w:tabs>
              <w:spacing w:line="280" w:lineRule="atLeast"/>
              <w:rPr>
                <w:rFonts w:cs="Times New Roman"/>
                <w:szCs w:val="22"/>
              </w:rPr>
            </w:pPr>
          </w:p>
        </w:tc>
        <w:tc>
          <w:tcPr>
            <w:tcW w:w="1080" w:type="dxa"/>
            <w:vAlign w:val="bottom"/>
          </w:tcPr>
          <w:p w14:paraId="57572845" w14:textId="77777777" w:rsidR="00A777C3" w:rsidRPr="00AB5DFA" w:rsidRDefault="00A777C3">
            <w:pPr>
              <w:pStyle w:val="acctfourfigures"/>
              <w:tabs>
                <w:tab w:val="clear" w:pos="765"/>
                <w:tab w:val="decimal" w:pos="920"/>
              </w:tabs>
              <w:spacing w:line="280" w:lineRule="atLeast"/>
              <w:ind w:right="-90"/>
              <w:rPr>
                <w:rFonts w:cs="Times New Roman"/>
                <w:b/>
                <w:bCs/>
                <w:szCs w:val="22"/>
              </w:rPr>
            </w:pPr>
          </w:p>
        </w:tc>
      </w:tr>
      <w:tr w:rsidR="00672608" w:rsidRPr="00166E83" w14:paraId="3622BE1B" w14:textId="77777777">
        <w:trPr>
          <w:cantSplit/>
        </w:trPr>
        <w:tc>
          <w:tcPr>
            <w:tcW w:w="4669" w:type="dxa"/>
            <w:vAlign w:val="bottom"/>
          </w:tcPr>
          <w:p w14:paraId="29AF3710" w14:textId="77777777" w:rsidR="00672608" w:rsidRPr="00AB5DFA" w:rsidRDefault="00672608" w:rsidP="00672608">
            <w:pPr>
              <w:spacing w:line="280" w:lineRule="atLeast"/>
              <w:ind w:left="195" w:right="-80" w:hanging="195"/>
              <w:rPr>
                <w:rFonts w:cs="Times New Roman"/>
                <w:b/>
                <w:bCs/>
                <w:szCs w:val="22"/>
              </w:rPr>
            </w:pPr>
            <w:r w:rsidRPr="00AB5DFA">
              <w:rPr>
                <w:rFonts w:cs="Times New Roman"/>
                <w:szCs w:val="22"/>
              </w:rPr>
              <w:t xml:space="preserve">Number of ordinary shares outstanding </w:t>
            </w:r>
            <w:r w:rsidRPr="00AB5DFA">
              <w:rPr>
                <w:rFonts w:cs="Times New Roman"/>
                <w:szCs w:val="22"/>
                <w:lang w:bidi="th-TH"/>
              </w:rPr>
              <w:t xml:space="preserve">at </w:t>
            </w:r>
            <w:r w:rsidRPr="00AB5DFA">
              <w:rPr>
                <w:rFonts w:cs="Times New Roman"/>
                <w:szCs w:val="22"/>
              </w:rPr>
              <w:t>1 January</w:t>
            </w:r>
          </w:p>
        </w:tc>
        <w:tc>
          <w:tcPr>
            <w:tcW w:w="1080" w:type="dxa"/>
            <w:vAlign w:val="bottom"/>
          </w:tcPr>
          <w:p w14:paraId="41E039AD" w14:textId="5D21ECCF" w:rsidR="00672608" w:rsidRPr="00672608" w:rsidRDefault="00672608" w:rsidP="00672608">
            <w:pPr>
              <w:pStyle w:val="acctfourfigures"/>
              <w:tabs>
                <w:tab w:val="clear" w:pos="765"/>
                <w:tab w:val="decimal" w:pos="920"/>
              </w:tabs>
              <w:spacing w:line="280" w:lineRule="atLeast"/>
              <w:ind w:right="11"/>
              <w:rPr>
                <w:rFonts w:cs="Times New Roman"/>
                <w:szCs w:val="22"/>
                <w:lang w:val="en-US"/>
              </w:rPr>
            </w:pPr>
            <w:r w:rsidRPr="00672608">
              <w:rPr>
                <w:rFonts w:cs="Times New Roman"/>
                <w:szCs w:val="22"/>
                <w:lang w:val="en-US"/>
              </w:rPr>
              <w:t>1,234,839</w:t>
            </w:r>
          </w:p>
        </w:tc>
        <w:tc>
          <w:tcPr>
            <w:tcW w:w="180" w:type="dxa"/>
          </w:tcPr>
          <w:p w14:paraId="52118C05" w14:textId="77777777" w:rsidR="00672608" w:rsidRPr="00FC59A9" w:rsidRDefault="00672608" w:rsidP="00672608">
            <w:pPr>
              <w:pStyle w:val="acctfourfigures"/>
              <w:tabs>
                <w:tab w:val="decimal" w:pos="920"/>
              </w:tabs>
              <w:spacing w:line="280" w:lineRule="atLeast"/>
              <w:rPr>
                <w:rFonts w:cs="Times New Roman"/>
                <w:b/>
                <w:bCs/>
                <w:szCs w:val="22"/>
              </w:rPr>
            </w:pPr>
          </w:p>
        </w:tc>
        <w:tc>
          <w:tcPr>
            <w:tcW w:w="1080" w:type="dxa"/>
            <w:vAlign w:val="bottom"/>
          </w:tcPr>
          <w:p w14:paraId="0635846C" w14:textId="77777777" w:rsidR="00672608" w:rsidRPr="00FC59A9" w:rsidRDefault="00672608" w:rsidP="00672608">
            <w:pPr>
              <w:pStyle w:val="acctfourfigures"/>
              <w:tabs>
                <w:tab w:val="clear" w:pos="765"/>
                <w:tab w:val="decimal" w:pos="920"/>
              </w:tabs>
              <w:spacing w:line="280" w:lineRule="atLeast"/>
              <w:ind w:right="11"/>
              <w:rPr>
                <w:rFonts w:cs="Times New Roman"/>
                <w:b/>
                <w:bCs/>
                <w:szCs w:val="22"/>
                <w:lang w:val="en-US"/>
              </w:rPr>
            </w:pPr>
            <w:r w:rsidRPr="00FC59A9">
              <w:rPr>
                <w:rFonts w:cs="Times New Roman"/>
                <w:szCs w:val="22"/>
              </w:rPr>
              <w:t>1,164,58</w:t>
            </w:r>
            <w:r w:rsidRPr="00FC59A9">
              <w:rPr>
                <w:rFonts w:cs="Times New Roman"/>
                <w:szCs w:val="22"/>
                <w:cs/>
              </w:rPr>
              <w:t>3</w:t>
            </w:r>
          </w:p>
        </w:tc>
        <w:tc>
          <w:tcPr>
            <w:tcW w:w="180" w:type="dxa"/>
          </w:tcPr>
          <w:p w14:paraId="4E25C63A" w14:textId="77777777" w:rsidR="00672608" w:rsidRPr="00FC59A9" w:rsidRDefault="00672608" w:rsidP="00672608">
            <w:pPr>
              <w:pStyle w:val="acctfourfigures"/>
              <w:tabs>
                <w:tab w:val="decimal" w:pos="920"/>
              </w:tabs>
              <w:spacing w:line="280" w:lineRule="atLeast"/>
              <w:rPr>
                <w:rFonts w:cs="Times New Roman"/>
                <w:b/>
                <w:bCs/>
                <w:szCs w:val="22"/>
              </w:rPr>
            </w:pPr>
          </w:p>
        </w:tc>
        <w:tc>
          <w:tcPr>
            <w:tcW w:w="1080" w:type="dxa"/>
            <w:vAlign w:val="bottom"/>
          </w:tcPr>
          <w:p w14:paraId="1A32723E" w14:textId="78980509" w:rsidR="00672608" w:rsidRPr="00FC59A9" w:rsidRDefault="00672608" w:rsidP="00672608">
            <w:pPr>
              <w:pStyle w:val="acctfourfigures"/>
              <w:tabs>
                <w:tab w:val="clear" w:pos="765"/>
                <w:tab w:val="decimal" w:pos="920"/>
              </w:tabs>
              <w:spacing w:line="280" w:lineRule="atLeast"/>
              <w:ind w:right="11"/>
              <w:rPr>
                <w:rFonts w:cs="Times New Roman"/>
                <w:b/>
                <w:bCs/>
                <w:szCs w:val="22"/>
                <w:lang w:val="en-US"/>
              </w:rPr>
            </w:pPr>
            <w:r w:rsidRPr="00672608">
              <w:rPr>
                <w:rFonts w:cs="Times New Roman"/>
                <w:szCs w:val="22"/>
                <w:lang w:val="en-US"/>
              </w:rPr>
              <w:t>1,234,839</w:t>
            </w:r>
          </w:p>
        </w:tc>
        <w:tc>
          <w:tcPr>
            <w:tcW w:w="180" w:type="dxa"/>
          </w:tcPr>
          <w:p w14:paraId="1C557FD4" w14:textId="77777777" w:rsidR="00672608" w:rsidRPr="00FC59A9" w:rsidRDefault="00672608" w:rsidP="00672608">
            <w:pPr>
              <w:pStyle w:val="acctfourfigures"/>
              <w:tabs>
                <w:tab w:val="decimal" w:pos="920"/>
              </w:tabs>
              <w:spacing w:line="280" w:lineRule="atLeast"/>
              <w:rPr>
                <w:rFonts w:cs="Times New Roman"/>
                <w:b/>
                <w:bCs/>
                <w:szCs w:val="22"/>
              </w:rPr>
            </w:pPr>
          </w:p>
        </w:tc>
        <w:tc>
          <w:tcPr>
            <w:tcW w:w="1080" w:type="dxa"/>
            <w:vAlign w:val="bottom"/>
          </w:tcPr>
          <w:p w14:paraId="1715B08D" w14:textId="77777777" w:rsidR="00672608" w:rsidRPr="00166E83" w:rsidRDefault="00672608" w:rsidP="00672608">
            <w:pPr>
              <w:pStyle w:val="acctfourfigures"/>
              <w:tabs>
                <w:tab w:val="clear" w:pos="765"/>
                <w:tab w:val="decimal" w:pos="920"/>
              </w:tabs>
              <w:spacing w:line="280" w:lineRule="atLeast"/>
              <w:ind w:right="-90"/>
              <w:rPr>
                <w:rFonts w:cs="Times New Roman"/>
                <w:szCs w:val="22"/>
                <w:lang w:val="en-US"/>
              </w:rPr>
            </w:pPr>
            <w:r w:rsidRPr="00FC59A9">
              <w:rPr>
                <w:rFonts w:cs="Times New Roman"/>
                <w:szCs w:val="22"/>
              </w:rPr>
              <w:t>1,164,58</w:t>
            </w:r>
            <w:r w:rsidRPr="00FC59A9">
              <w:rPr>
                <w:rFonts w:cs="Times New Roman"/>
                <w:szCs w:val="22"/>
                <w:cs/>
              </w:rPr>
              <w:t>3</w:t>
            </w:r>
          </w:p>
        </w:tc>
      </w:tr>
      <w:tr w:rsidR="00672608" w:rsidRPr="00166E83" w14:paraId="3E5A1E66" w14:textId="77777777">
        <w:trPr>
          <w:cantSplit/>
        </w:trPr>
        <w:tc>
          <w:tcPr>
            <w:tcW w:w="4669" w:type="dxa"/>
            <w:vAlign w:val="bottom"/>
          </w:tcPr>
          <w:p w14:paraId="6DE3E414" w14:textId="77777777" w:rsidR="00672608" w:rsidRPr="00AB5DFA" w:rsidRDefault="00672608" w:rsidP="00672608">
            <w:pPr>
              <w:spacing w:line="280" w:lineRule="atLeast"/>
              <w:ind w:left="195" w:right="-80" w:hanging="195"/>
              <w:rPr>
                <w:rFonts w:cs="Times New Roman"/>
                <w:b/>
                <w:bCs/>
                <w:szCs w:val="22"/>
              </w:rPr>
            </w:pPr>
            <w:r w:rsidRPr="00AB5DFA">
              <w:rPr>
                <w:rFonts w:cs="Times New Roman"/>
                <w:szCs w:val="22"/>
              </w:rPr>
              <w:t>Effect of exercise of s</w:t>
            </w:r>
            <w:r>
              <w:rPr>
                <w:rFonts w:cs="Times New Roman"/>
                <w:szCs w:val="22"/>
              </w:rPr>
              <w:t>tock</w:t>
            </w:r>
            <w:r w:rsidRPr="00AB5DFA">
              <w:rPr>
                <w:rFonts w:cs="Times New Roman"/>
                <w:szCs w:val="22"/>
              </w:rPr>
              <w:t xml:space="preserve"> options</w:t>
            </w:r>
          </w:p>
        </w:tc>
        <w:tc>
          <w:tcPr>
            <w:tcW w:w="1080" w:type="dxa"/>
            <w:tcBorders>
              <w:bottom w:val="single" w:sz="4" w:space="0" w:color="auto"/>
            </w:tcBorders>
            <w:vAlign w:val="bottom"/>
          </w:tcPr>
          <w:p w14:paraId="5AB1BE0A" w14:textId="31F5F491" w:rsidR="00672608" w:rsidRPr="00FC59A9" w:rsidRDefault="00EB33BE" w:rsidP="00672608">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w:t>
            </w:r>
          </w:p>
        </w:tc>
        <w:tc>
          <w:tcPr>
            <w:tcW w:w="180" w:type="dxa"/>
          </w:tcPr>
          <w:p w14:paraId="6FD45953" w14:textId="77777777" w:rsidR="00672608" w:rsidRPr="00FC59A9" w:rsidRDefault="00672608" w:rsidP="00672608">
            <w:pPr>
              <w:pStyle w:val="acctfourfigures"/>
              <w:tabs>
                <w:tab w:val="decimal" w:pos="920"/>
              </w:tabs>
              <w:spacing w:line="280" w:lineRule="atLeast"/>
              <w:rPr>
                <w:rFonts w:cs="Times New Roman"/>
                <w:b/>
                <w:bCs/>
                <w:szCs w:val="22"/>
              </w:rPr>
            </w:pPr>
          </w:p>
        </w:tc>
        <w:tc>
          <w:tcPr>
            <w:tcW w:w="1080" w:type="dxa"/>
            <w:tcBorders>
              <w:bottom w:val="single" w:sz="4" w:space="0" w:color="auto"/>
            </w:tcBorders>
            <w:vAlign w:val="bottom"/>
          </w:tcPr>
          <w:p w14:paraId="4073C13C" w14:textId="77777777" w:rsidR="00672608" w:rsidRPr="00FC59A9" w:rsidRDefault="00672608" w:rsidP="00672608">
            <w:pPr>
              <w:pStyle w:val="acctfourfigures"/>
              <w:tabs>
                <w:tab w:val="clear" w:pos="765"/>
                <w:tab w:val="decimal" w:pos="920"/>
              </w:tabs>
              <w:spacing w:line="280" w:lineRule="atLeast"/>
              <w:ind w:right="11"/>
              <w:rPr>
                <w:rFonts w:cs="Times New Roman"/>
                <w:b/>
                <w:bCs/>
                <w:szCs w:val="22"/>
                <w:lang w:val="en-US"/>
              </w:rPr>
            </w:pPr>
            <w:r w:rsidRPr="00FC59A9">
              <w:rPr>
                <w:rFonts w:cs="Times New Roman"/>
                <w:szCs w:val="22"/>
                <w:cs/>
              </w:rPr>
              <w:t>56</w:t>
            </w:r>
            <w:r w:rsidRPr="00FC59A9">
              <w:rPr>
                <w:rFonts w:cs="Times New Roman"/>
                <w:szCs w:val="22"/>
              </w:rPr>
              <w:t>,318</w:t>
            </w:r>
          </w:p>
        </w:tc>
        <w:tc>
          <w:tcPr>
            <w:tcW w:w="180" w:type="dxa"/>
          </w:tcPr>
          <w:p w14:paraId="33C8ECD8" w14:textId="77777777" w:rsidR="00672608" w:rsidRPr="00FC59A9" w:rsidRDefault="00672608" w:rsidP="00672608">
            <w:pPr>
              <w:pStyle w:val="acctfourfigures"/>
              <w:tabs>
                <w:tab w:val="decimal" w:pos="920"/>
              </w:tabs>
              <w:spacing w:line="280" w:lineRule="atLeast"/>
              <w:rPr>
                <w:rFonts w:cs="Times New Roman"/>
                <w:b/>
                <w:bCs/>
                <w:szCs w:val="22"/>
              </w:rPr>
            </w:pPr>
          </w:p>
        </w:tc>
        <w:tc>
          <w:tcPr>
            <w:tcW w:w="1080" w:type="dxa"/>
            <w:tcBorders>
              <w:bottom w:val="single" w:sz="4" w:space="0" w:color="auto"/>
            </w:tcBorders>
            <w:vAlign w:val="bottom"/>
          </w:tcPr>
          <w:p w14:paraId="3E32F056" w14:textId="311C9E69" w:rsidR="00672608" w:rsidRPr="00FC59A9" w:rsidRDefault="00EB33BE" w:rsidP="00672608">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w:t>
            </w:r>
          </w:p>
        </w:tc>
        <w:tc>
          <w:tcPr>
            <w:tcW w:w="180" w:type="dxa"/>
          </w:tcPr>
          <w:p w14:paraId="433AF33A" w14:textId="77777777" w:rsidR="00672608" w:rsidRPr="00FC59A9" w:rsidRDefault="00672608" w:rsidP="00672608">
            <w:pPr>
              <w:pStyle w:val="acctfourfigures"/>
              <w:tabs>
                <w:tab w:val="decimal" w:pos="920"/>
              </w:tabs>
              <w:spacing w:line="280" w:lineRule="atLeast"/>
              <w:rPr>
                <w:rFonts w:cs="Times New Roman"/>
                <w:b/>
                <w:bCs/>
                <w:szCs w:val="22"/>
              </w:rPr>
            </w:pPr>
          </w:p>
        </w:tc>
        <w:tc>
          <w:tcPr>
            <w:tcW w:w="1080" w:type="dxa"/>
            <w:tcBorders>
              <w:bottom w:val="single" w:sz="4" w:space="0" w:color="auto"/>
            </w:tcBorders>
            <w:vAlign w:val="bottom"/>
          </w:tcPr>
          <w:p w14:paraId="4791C5B2" w14:textId="77777777" w:rsidR="00672608" w:rsidRPr="00166E83" w:rsidRDefault="00672608" w:rsidP="00672608">
            <w:pPr>
              <w:pStyle w:val="acctfourfigures"/>
              <w:tabs>
                <w:tab w:val="clear" w:pos="765"/>
                <w:tab w:val="decimal" w:pos="920"/>
              </w:tabs>
              <w:spacing w:line="280" w:lineRule="atLeast"/>
              <w:ind w:right="-90"/>
              <w:rPr>
                <w:rFonts w:cs="Times New Roman"/>
                <w:szCs w:val="22"/>
                <w:lang w:val="en-US"/>
              </w:rPr>
            </w:pPr>
            <w:r w:rsidRPr="00FC59A9">
              <w:rPr>
                <w:rFonts w:cs="Times New Roman"/>
                <w:szCs w:val="22"/>
                <w:cs/>
              </w:rPr>
              <w:t>56</w:t>
            </w:r>
            <w:r w:rsidRPr="00FC59A9">
              <w:rPr>
                <w:rFonts w:cs="Times New Roman"/>
                <w:szCs w:val="22"/>
              </w:rPr>
              <w:t>,318</w:t>
            </w:r>
          </w:p>
        </w:tc>
      </w:tr>
      <w:tr w:rsidR="00672608" w:rsidRPr="00AB5DFA" w14:paraId="5237ECB2" w14:textId="77777777">
        <w:trPr>
          <w:cantSplit/>
        </w:trPr>
        <w:tc>
          <w:tcPr>
            <w:tcW w:w="4669" w:type="dxa"/>
            <w:vAlign w:val="bottom"/>
          </w:tcPr>
          <w:p w14:paraId="224CF5A4" w14:textId="77777777" w:rsidR="00672608" w:rsidRPr="00AB5DFA" w:rsidRDefault="00672608" w:rsidP="00672608">
            <w:pPr>
              <w:spacing w:line="280" w:lineRule="atLeast"/>
              <w:ind w:left="195" w:right="-80" w:hanging="195"/>
              <w:rPr>
                <w:rFonts w:cs="Times New Roman"/>
                <w:b/>
                <w:bCs/>
                <w:szCs w:val="22"/>
              </w:rPr>
            </w:pPr>
            <w:r w:rsidRPr="00AB5DFA">
              <w:rPr>
                <w:rFonts w:cs="Times New Roman"/>
                <w:b/>
                <w:bCs/>
                <w:szCs w:val="22"/>
              </w:rPr>
              <w:t xml:space="preserve">Weighted average number of ordinary shares outstanding (basic) </w:t>
            </w:r>
            <w:r w:rsidRPr="00AB5DFA">
              <w:rPr>
                <w:rFonts w:cs="Times New Roman"/>
                <w:b/>
                <w:bCs/>
                <w:szCs w:val="22"/>
                <w:lang w:bidi="th-TH"/>
              </w:rPr>
              <w:t xml:space="preserve">at </w:t>
            </w:r>
            <w:r w:rsidRPr="00AB5DFA">
              <w:rPr>
                <w:rFonts w:cs="Times New Roman"/>
                <w:b/>
                <w:bCs/>
                <w:szCs w:val="22"/>
              </w:rPr>
              <w:t>30 June</w:t>
            </w:r>
          </w:p>
        </w:tc>
        <w:tc>
          <w:tcPr>
            <w:tcW w:w="1080" w:type="dxa"/>
            <w:tcBorders>
              <w:top w:val="single" w:sz="4" w:space="0" w:color="auto"/>
            </w:tcBorders>
            <w:vAlign w:val="bottom"/>
          </w:tcPr>
          <w:p w14:paraId="7D784C19" w14:textId="280D3B1C" w:rsidR="00672608" w:rsidRPr="00FC59A9" w:rsidRDefault="00EB33BE" w:rsidP="00672608">
            <w:pPr>
              <w:pStyle w:val="acctfourfigures"/>
              <w:tabs>
                <w:tab w:val="clear" w:pos="765"/>
                <w:tab w:val="decimal" w:pos="920"/>
              </w:tabs>
              <w:spacing w:line="280" w:lineRule="atLeast"/>
              <w:ind w:right="11"/>
              <w:rPr>
                <w:rFonts w:cs="Times New Roman"/>
                <w:b/>
                <w:bCs/>
                <w:szCs w:val="22"/>
                <w:lang w:val="en-US"/>
              </w:rPr>
            </w:pPr>
            <w:r w:rsidRPr="00EB33BE">
              <w:rPr>
                <w:rFonts w:cs="Times New Roman"/>
                <w:b/>
                <w:bCs/>
                <w:szCs w:val="22"/>
                <w:lang w:val="en-US"/>
              </w:rPr>
              <w:t>1,234,839</w:t>
            </w:r>
          </w:p>
        </w:tc>
        <w:tc>
          <w:tcPr>
            <w:tcW w:w="180" w:type="dxa"/>
            <w:vAlign w:val="bottom"/>
          </w:tcPr>
          <w:p w14:paraId="0B0C4BC7" w14:textId="77777777" w:rsidR="00672608" w:rsidRPr="00FC59A9" w:rsidRDefault="00672608" w:rsidP="00672608">
            <w:pPr>
              <w:pStyle w:val="acctfourfigures"/>
              <w:tabs>
                <w:tab w:val="decimal" w:pos="920"/>
              </w:tabs>
              <w:spacing w:line="280" w:lineRule="atLeast"/>
              <w:rPr>
                <w:rFonts w:cs="Times New Roman"/>
                <w:b/>
                <w:bCs/>
                <w:szCs w:val="22"/>
              </w:rPr>
            </w:pPr>
          </w:p>
        </w:tc>
        <w:tc>
          <w:tcPr>
            <w:tcW w:w="1080" w:type="dxa"/>
            <w:tcBorders>
              <w:top w:val="single" w:sz="4" w:space="0" w:color="auto"/>
            </w:tcBorders>
            <w:vAlign w:val="bottom"/>
          </w:tcPr>
          <w:p w14:paraId="71C3CBF6" w14:textId="77777777" w:rsidR="00672608" w:rsidRPr="00FC59A9" w:rsidRDefault="00672608" w:rsidP="00672608">
            <w:pPr>
              <w:pStyle w:val="acctfourfigures"/>
              <w:tabs>
                <w:tab w:val="clear" w:pos="765"/>
                <w:tab w:val="decimal" w:pos="920"/>
              </w:tabs>
              <w:spacing w:line="280" w:lineRule="atLeast"/>
              <w:ind w:right="11"/>
              <w:rPr>
                <w:rFonts w:cs="Times New Roman"/>
                <w:b/>
                <w:bCs/>
                <w:szCs w:val="22"/>
              </w:rPr>
            </w:pPr>
            <w:r w:rsidRPr="00FC59A9">
              <w:rPr>
                <w:rFonts w:cs="Times New Roman"/>
                <w:b/>
                <w:bCs/>
                <w:szCs w:val="22"/>
              </w:rPr>
              <w:t>1,220,901</w:t>
            </w:r>
          </w:p>
        </w:tc>
        <w:tc>
          <w:tcPr>
            <w:tcW w:w="180" w:type="dxa"/>
            <w:vAlign w:val="bottom"/>
          </w:tcPr>
          <w:p w14:paraId="7F747ED2" w14:textId="77777777" w:rsidR="00672608" w:rsidRPr="00FC59A9" w:rsidRDefault="00672608" w:rsidP="00672608">
            <w:pPr>
              <w:pStyle w:val="acctfourfigures"/>
              <w:tabs>
                <w:tab w:val="decimal" w:pos="920"/>
              </w:tabs>
              <w:spacing w:line="280" w:lineRule="atLeast"/>
              <w:rPr>
                <w:rFonts w:cs="Times New Roman"/>
                <w:b/>
                <w:bCs/>
                <w:szCs w:val="22"/>
              </w:rPr>
            </w:pPr>
          </w:p>
        </w:tc>
        <w:tc>
          <w:tcPr>
            <w:tcW w:w="1080" w:type="dxa"/>
            <w:tcBorders>
              <w:top w:val="single" w:sz="4" w:space="0" w:color="auto"/>
            </w:tcBorders>
            <w:vAlign w:val="bottom"/>
          </w:tcPr>
          <w:p w14:paraId="33323234" w14:textId="26E2F193" w:rsidR="00672608" w:rsidRPr="00FC59A9" w:rsidRDefault="00EB33BE" w:rsidP="00672608">
            <w:pPr>
              <w:pStyle w:val="acctfourfigures"/>
              <w:tabs>
                <w:tab w:val="clear" w:pos="765"/>
                <w:tab w:val="decimal" w:pos="920"/>
              </w:tabs>
              <w:spacing w:line="280" w:lineRule="atLeast"/>
              <w:ind w:right="11"/>
              <w:rPr>
                <w:rFonts w:cs="Times New Roman"/>
                <w:b/>
                <w:bCs/>
                <w:szCs w:val="22"/>
                <w:lang w:val="en-US"/>
              </w:rPr>
            </w:pPr>
            <w:r w:rsidRPr="00EB33BE">
              <w:rPr>
                <w:rFonts w:cs="Times New Roman"/>
                <w:b/>
                <w:bCs/>
                <w:szCs w:val="22"/>
                <w:lang w:val="en-US"/>
              </w:rPr>
              <w:t>1,234,839</w:t>
            </w:r>
          </w:p>
        </w:tc>
        <w:tc>
          <w:tcPr>
            <w:tcW w:w="180" w:type="dxa"/>
            <w:vAlign w:val="bottom"/>
          </w:tcPr>
          <w:p w14:paraId="27BCCEBB" w14:textId="77777777" w:rsidR="00672608" w:rsidRPr="00FC59A9" w:rsidRDefault="00672608" w:rsidP="00672608">
            <w:pPr>
              <w:pStyle w:val="acctfourfigures"/>
              <w:tabs>
                <w:tab w:val="decimal" w:pos="920"/>
              </w:tabs>
              <w:spacing w:line="280" w:lineRule="atLeast"/>
              <w:rPr>
                <w:rFonts w:cs="Times New Roman"/>
                <w:b/>
                <w:bCs/>
                <w:szCs w:val="22"/>
              </w:rPr>
            </w:pPr>
          </w:p>
        </w:tc>
        <w:tc>
          <w:tcPr>
            <w:tcW w:w="1080" w:type="dxa"/>
            <w:tcBorders>
              <w:top w:val="single" w:sz="4" w:space="0" w:color="auto"/>
            </w:tcBorders>
            <w:vAlign w:val="bottom"/>
          </w:tcPr>
          <w:p w14:paraId="1153AD9C" w14:textId="77777777" w:rsidR="00672608" w:rsidRPr="00AB5DFA" w:rsidRDefault="00672608" w:rsidP="00672608">
            <w:pPr>
              <w:pStyle w:val="acctfourfigures"/>
              <w:tabs>
                <w:tab w:val="clear" w:pos="765"/>
                <w:tab w:val="decimal" w:pos="920"/>
              </w:tabs>
              <w:spacing w:line="280" w:lineRule="atLeast"/>
              <w:ind w:right="-90"/>
              <w:rPr>
                <w:rFonts w:cs="Times New Roman"/>
                <w:b/>
                <w:bCs/>
                <w:szCs w:val="22"/>
              </w:rPr>
            </w:pPr>
            <w:r w:rsidRPr="00FC59A9">
              <w:rPr>
                <w:rFonts w:cs="Times New Roman"/>
                <w:b/>
                <w:bCs/>
                <w:szCs w:val="22"/>
              </w:rPr>
              <w:t>1,220,901</w:t>
            </w:r>
          </w:p>
        </w:tc>
      </w:tr>
      <w:tr w:rsidR="00672608" w:rsidRPr="00AB5DFA" w14:paraId="3436E561" w14:textId="77777777">
        <w:trPr>
          <w:cantSplit/>
        </w:trPr>
        <w:tc>
          <w:tcPr>
            <w:tcW w:w="4669" w:type="dxa"/>
            <w:vAlign w:val="bottom"/>
          </w:tcPr>
          <w:p w14:paraId="46805D41" w14:textId="77777777" w:rsidR="00672608" w:rsidRPr="00AB5DFA" w:rsidRDefault="00672608" w:rsidP="00672608">
            <w:pPr>
              <w:spacing w:line="280" w:lineRule="atLeast"/>
              <w:ind w:left="195" w:right="-80" w:hanging="195"/>
              <w:rPr>
                <w:rFonts w:cs="Times New Roman"/>
                <w:szCs w:val="22"/>
              </w:rPr>
            </w:pPr>
            <w:r w:rsidRPr="00AB5DFA">
              <w:rPr>
                <w:rFonts w:cs="Times New Roman"/>
                <w:szCs w:val="22"/>
              </w:rPr>
              <w:t>Effect of s</w:t>
            </w:r>
            <w:r>
              <w:rPr>
                <w:rFonts w:cs="Times New Roman"/>
                <w:szCs w:val="22"/>
              </w:rPr>
              <w:t>tock</w:t>
            </w:r>
            <w:r w:rsidRPr="00AB5DFA">
              <w:rPr>
                <w:rFonts w:cs="Times New Roman"/>
                <w:szCs w:val="22"/>
              </w:rPr>
              <w:t xml:space="preserve"> options outstanding</w:t>
            </w:r>
          </w:p>
        </w:tc>
        <w:tc>
          <w:tcPr>
            <w:tcW w:w="1080" w:type="dxa"/>
            <w:vAlign w:val="bottom"/>
          </w:tcPr>
          <w:p w14:paraId="4586525E" w14:textId="6B5A542A" w:rsidR="00672608" w:rsidRPr="00FC59A9" w:rsidRDefault="00EB33BE" w:rsidP="00672608">
            <w:pPr>
              <w:pStyle w:val="acctfourfigures"/>
              <w:tabs>
                <w:tab w:val="clear" w:pos="765"/>
                <w:tab w:val="decimal" w:pos="920"/>
              </w:tabs>
              <w:spacing w:line="280" w:lineRule="atLeast"/>
              <w:ind w:right="11"/>
              <w:rPr>
                <w:rFonts w:cs="Times New Roman"/>
                <w:szCs w:val="22"/>
                <w:lang w:val="en-US"/>
              </w:rPr>
            </w:pPr>
            <w:r>
              <w:rPr>
                <w:rFonts w:cs="Times New Roman"/>
                <w:szCs w:val="22"/>
                <w:lang w:val="en-US"/>
              </w:rPr>
              <w:t>-</w:t>
            </w:r>
          </w:p>
        </w:tc>
        <w:tc>
          <w:tcPr>
            <w:tcW w:w="180" w:type="dxa"/>
          </w:tcPr>
          <w:p w14:paraId="4D12AC20" w14:textId="77777777" w:rsidR="00672608" w:rsidRPr="00FC59A9" w:rsidRDefault="00672608" w:rsidP="00672608">
            <w:pPr>
              <w:pStyle w:val="acctfourfigures"/>
              <w:tabs>
                <w:tab w:val="decimal" w:pos="920"/>
              </w:tabs>
              <w:spacing w:line="280" w:lineRule="atLeast"/>
              <w:rPr>
                <w:rFonts w:cs="Times New Roman"/>
                <w:szCs w:val="22"/>
              </w:rPr>
            </w:pPr>
          </w:p>
        </w:tc>
        <w:tc>
          <w:tcPr>
            <w:tcW w:w="1080" w:type="dxa"/>
            <w:vAlign w:val="bottom"/>
          </w:tcPr>
          <w:p w14:paraId="60622881" w14:textId="77777777" w:rsidR="00672608" w:rsidRPr="00FC59A9" w:rsidRDefault="00672608" w:rsidP="00672608">
            <w:pPr>
              <w:pStyle w:val="acctfourfigures"/>
              <w:tabs>
                <w:tab w:val="clear" w:pos="765"/>
                <w:tab w:val="decimal" w:pos="920"/>
              </w:tabs>
              <w:spacing w:line="280" w:lineRule="atLeast"/>
              <w:ind w:right="11"/>
              <w:rPr>
                <w:rFonts w:cs="Times New Roman"/>
                <w:szCs w:val="22"/>
              </w:rPr>
            </w:pPr>
            <w:r w:rsidRPr="00FC59A9">
              <w:rPr>
                <w:rFonts w:cs="Times New Roman"/>
                <w:szCs w:val="22"/>
              </w:rPr>
              <w:t>2,80</w:t>
            </w:r>
            <w:r>
              <w:rPr>
                <w:rFonts w:cs="Times New Roman"/>
                <w:szCs w:val="22"/>
              </w:rPr>
              <w:t>6</w:t>
            </w:r>
          </w:p>
        </w:tc>
        <w:tc>
          <w:tcPr>
            <w:tcW w:w="180" w:type="dxa"/>
          </w:tcPr>
          <w:p w14:paraId="30B8D7BF" w14:textId="77777777" w:rsidR="00672608" w:rsidRPr="00FC59A9" w:rsidRDefault="00672608" w:rsidP="00672608">
            <w:pPr>
              <w:pStyle w:val="acctfourfigures"/>
              <w:tabs>
                <w:tab w:val="decimal" w:pos="920"/>
              </w:tabs>
              <w:spacing w:line="280" w:lineRule="atLeast"/>
              <w:rPr>
                <w:rFonts w:cs="Times New Roman"/>
                <w:szCs w:val="22"/>
              </w:rPr>
            </w:pPr>
          </w:p>
        </w:tc>
        <w:tc>
          <w:tcPr>
            <w:tcW w:w="1080" w:type="dxa"/>
            <w:vAlign w:val="bottom"/>
          </w:tcPr>
          <w:p w14:paraId="3E399008" w14:textId="035BBF34" w:rsidR="00672608" w:rsidRPr="00FC59A9" w:rsidRDefault="00EB33BE" w:rsidP="00672608">
            <w:pPr>
              <w:pStyle w:val="acctfourfigures"/>
              <w:tabs>
                <w:tab w:val="clear" w:pos="765"/>
                <w:tab w:val="decimal" w:pos="920"/>
              </w:tabs>
              <w:spacing w:line="280" w:lineRule="atLeast"/>
              <w:ind w:right="11"/>
              <w:rPr>
                <w:rFonts w:cs="Times New Roman"/>
                <w:szCs w:val="22"/>
              </w:rPr>
            </w:pPr>
            <w:r>
              <w:rPr>
                <w:rFonts w:cs="Times New Roman"/>
                <w:szCs w:val="22"/>
              </w:rPr>
              <w:t>-</w:t>
            </w:r>
          </w:p>
        </w:tc>
        <w:tc>
          <w:tcPr>
            <w:tcW w:w="180" w:type="dxa"/>
          </w:tcPr>
          <w:p w14:paraId="41574DFC" w14:textId="77777777" w:rsidR="00672608" w:rsidRPr="00FC59A9" w:rsidRDefault="00672608" w:rsidP="00672608">
            <w:pPr>
              <w:pStyle w:val="acctfourfigures"/>
              <w:tabs>
                <w:tab w:val="decimal" w:pos="920"/>
              </w:tabs>
              <w:spacing w:line="280" w:lineRule="atLeast"/>
              <w:rPr>
                <w:rFonts w:cs="Times New Roman"/>
                <w:szCs w:val="22"/>
              </w:rPr>
            </w:pPr>
          </w:p>
        </w:tc>
        <w:tc>
          <w:tcPr>
            <w:tcW w:w="1080" w:type="dxa"/>
            <w:vAlign w:val="bottom"/>
          </w:tcPr>
          <w:p w14:paraId="4D579689" w14:textId="77777777" w:rsidR="00672608" w:rsidRPr="00AB5DFA" w:rsidRDefault="00672608" w:rsidP="00672608">
            <w:pPr>
              <w:pStyle w:val="acctfourfigures"/>
              <w:tabs>
                <w:tab w:val="clear" w:pos="765"/>
                <w:tab w:val="decimal" w:pos="920"/>
              </w:tabs>
              <w:spacing w:line="280" w:lineRule="atLeast"/>
              <w:ind w:right="-90"/>
              <w:rPr>
                <w:rFonts w:cs="Times New Roman"/>
                <w:szCs w:val="22"/>
              </w:rPr>
            </w:pPr>
            <w:r w:rsidRPr="00FC59A9">
              <w:rPr>
                <w:rFonts w:cs="Times New Roman"/>
                <w:szCs w:val="22"/>
              </w:rPr>
              <w:t>2,80</w:t>
            </w:r>
            <w:r>
              <w:rPr>
                <w:rFonts w:cs="Times New Roman"/>
                <w:szCs w:val="22"/>
              </w:rPr>
              <w:t>6</w:t>
            </w:r>
          </w:p>
        </w:tc>
      </w:tr>
      <w:tr w:rsidR="00672608" w:rsidRPr="00AB5DFA" w14:paraId="3B4B2F61" w14:textId="77777777">
        <w:trPr>
          <w:cantSplit/>
        </w:trPr>
        <w:tc>
          <w:tcPr>
            <w:tcW w:w="4669" w:type="dxa"/>
            <w:vAlign w:val="bottom"/>
          </w:tcPr>
          <w:p w14:paraId="7077DB4B" w14:textId="77777777" w:rsidR="00672608" w:rsidRPr="00AB5DFA" w:rsidRDefault="00672608" w:rsidP="00672608">
            <w:pPr>
              <w:spacing w:line="280" w:lineRule="atLeast"/>
              <w:ind w:left="195" w:right="-80" w:hanging="195"/>
              <w:rPr>
                <w:rFonts w:cs="Times New Roman"/>
                <w:b/>
                <w:bCs/>
                <w:szCs w:val="22"/>
                <w:lang w:bidi="th-TH"/>
              </w:rPr>
            </w:pPr>
            <w:r w:rsidRPr="00AB5DFA">
              <w:rPr>
                <w:rFonts w:cs="Times New Roman"/>
                <w:b/>
                <w:bCs/>
                <w:szCs w:val="22"/>
              </w:rPr>
              <w:t xml:space="preserve">Weighted average number of ordinary shares </w:t>
            </w:r>
            <w:r w:rsidRPr="00AB5DFA">
              <w:rPr>
                <w:rFonts w:cs="Times New Roman"/>
                <w:b/>
                <w:bCs/>
                <w:szCs w:val="22"/>
                <w:cs/>
                <w:lang w:bidi="th-TH"/>
              </w:rPr>
              <w:t xml:space="preserve"> </w:t>
            </w:r>
          </w:p>
          <w:p w14:paraId="4124AE54" w14:textId="77777777" w:rsidR="00672608" w:rsidRPr="00AB5DFA" w:rsidRDefault="00672608" w:rsidP="00672608">
            <w:pPr>
              <w:spacing w:line="280" w:lineRule="atLeast"/>
              <w:ind w:left="195" w:right="-80" w:hanging="195"/>
              <w:rPr>
                <w:rFonts w:cs="Times New Roman"/>
                <w:b/>
                <w:bCs/>
                <w:szCs w:val="22"/>
                <w:lang w:bidi="th-TH"/>
              </w:rPr>
            </w:pPr>
            <w:r w:rsidRPr="00AB5DFA">
              <w:rPr>
                <w:rFonts w:cs="Times New Roman"/>
                <w:b/>
                <w:bCs/>
                <w:szCs w:val="22"/>
                <w:cs/>
                <w:lang w:bidi="th-TH"/>
              </w:rPr>
              <w:t xml:space="preserve">  </w:t>
            </w:r>
            <w:r w:rsidRPr="00AB5DFA">
              <w:rPr>
                <w:rFonts w:cs="Times New Roman"/>
                <w:b/>
                <w:bCs/>
                <w:szCs w:val="22"/>
                <w:lang w:bidi="th-TH"/>
              </w:rPr>
              <w:t xml:space="preserve"> </w:t>
            </w:r>
            <w:r w:rsidRPr="00AB5DFA">
              <w:rPr>
                <w:rFonts w:cs="Times New Roman"/>
                <w:b/>
                <w:bCs/>
                <w:szCs w:val="22"/>
                <w:cs/>
                <w:lang w:bidi="th-TH"/>
              </w:rPr>
              <w:t xml:space="preserve">  </w:t>
            </w:r>
            <w:r w:rsidRPr="00AB5DFA">
              <w:rPr>
                <w:rFonts w:cs="Times New Roman"/>
                <w:b/>
                <w:bCs/>
                <w:szCs w:val="22"/>
              </w:rPr>
              <w:t>outstanding (diluted)</w:t>
            </w:r>
            <w:r w:rsidRPr="00AB5DFA">
              <w:rPr>
                <w:rFonts w:cs="Times New Roman"/>
                <w:b/>
                <w:bCs/>
                <w:szCs w:val="22"/>
                <w:lang w:bidi="th-TH"/>
              </w:rPr>
              <w:t xml:space="preserve"> at </w:t>
            </w:r>
            <w:r w:rsidRPr="00AB5DFA">
              <w:rPr>
                <w:rFonts w:cs="Times New Roman"/>
                <w:b/>
                <w:bCs/>
                <w:szCs w:val="22"/>
              </w:rPr>
              <w:t>30 June</w:t>
            </w:r>
          </w:p>
        </w:tc>
        <w:tc>
          <w:tcPr>
            <w:tcW w:w="1080" w:type="dxa"/>
            <w:tcBorders>
              <w:top w:val="single" w:sz="4" w:space="0" w:color="auto"/>
              <w:bottom w:val="double" w:sz="4" w:space="0" w:color="auto"/>
            </w:tcBorders>
            <w:vAlign w:val="bottom"/>
          </w:tcPr>
          <w:p w14:paraId="37409D84" w14:textId="4CEB2629" w:rsidR="00672608" w:rsidRPr="00FC59A9" w:rsidRDefault="00EB33BE" w:rsidP="00672608">
            <w:pPr>
              <w:pStyle w:val="acctfourfigures"/>
              <w:tabs>
                <w:tab w:val="clear" w:pos="765"/>
                <w:tab w:val="decimal" w:pos="920"/>
              </w:tabs>
              <w:spacing w:line="280" w:lineRule="atLeast"/>
              <w:ind w:right="11"/>
              <w:rPr>
                <w:rFonts w:cs="Times New Roman"/>
                <w:b/>
                <w:bCs/>
                <w:szCs w:val="22"/>
                <w:lang w:val="en-US"/>
              </w:rPr>
            </w:pPr>
            <w:r w:rsidRPr="00EB33BE">
              <w:rPr>
                <w:rFonts w:cs="Times New Roman"/>
                <w:b/>
                <w:bCs/>
                <w:szCs w:val="22"/>
                <w:lang w:val="en-US"/>
              </w:rPr>
              <w:t>1,234,839</w:t>
            </w:r>
          </w:p>
        </w:tc>
        <w:tc>
          <w:tcPr>
            <w:tcW w:w="180" w:type="dxa"/>
          </w:tcPr>
          <w:p w14:paraId="44E791FE" w14:textId="77777777" w:rsidR="00672608" w:rsidRPr="00FC59A9" w:rsidRDefault="00672608" w:rsidP="00672608">
            <w:pPr>
              <w:pStyle w:val="acctfourfigures"/>
              <w:tabs>
                <w:tab w:val="decimal" w:pos="920"/>
              </w:tabs>
              <w:spacing w:line="280" w:lineRule="atLeast"/>
              <w:rPr>
                <w:rFonts w:cs="Times New Roman"/>
                <w:b/>
                <w:bCs/>
                <w:szCs w:val="22"/>
              </w:rPr>
            </w:pPr>
          </w:p>
        </w:tc>
        <w:tc>
          <w:tcPr>
            <w:tcW w:w="1080" w:type="dxa"/>
            <w:tcBorders>
              <w:top w:val="single" w:sz="4" w:space="0" w:color="auto"/>
              <w:bottom w:val="double" w:sz="4" w:space="0" w:color="auto"/>
            </w:tcBorders>
            <w:vAlign w:val="bottom"/>
          </w:tcPr>
          <w:p w14:paraId="02D88A3B" w14:textId="77777777" w:rsidR="00672608" w:rsidRPr="00FC59A9" w:rsidRDefault="00672608" w:rsidP="00672608">
            <w:pPr>
              <w:pStyle w:val="acctfourfigures"/>
              <w:tabs>
                <w:tab w:val="clear" w:pos="765"/>
                <w:tab w:val="decimal" w:pos="920"/>
              </w:tabs>
              <w:spacing w:line="280" w:lineRule="atLeast"/>
              <w:ind w:right="11"/>
              <w:rPr>
                <w:rFonts w:cs="Times New Roman"/>
                <w:b/>
                <w:bCs/>
                <w:szCs w:val="22"/>
              </w:rPr>
            </w:pPr>
            <w:r w:rsidRPr="00FC59A9">
              <w:rPr>
                <w:rFonts w:cs="Times New Roman"/>
                <w:b/>
                <w:bCs/>
                <w:szCs w:val="22"/>
                <w:cs/>
              </w:rPr>
              <w:t>1</w:t>
            </w:r>
            <w:r w:rsidRPr="00FC59A9">
              <w:rPr>
                <w:rFonts w:cs="Times New Roman"/>
                <w:b/>
                <w:bCs/>
                <w:szCs w:val="22"/>
              </w:rPr>
              <w:t>,223,70</w:t>
            </w:r>
            <w:r>
              <w:rPr>
                <w:rFonts w:cs="Times New Roman"/>
                <w:b/>
                <w:bCs/>
                <w:szCs w:val="22"/>
              </w:rPr>
              <w:t>7</w:t>
            </w:r>
          </w:p>
        </w:tc>
        <w:tc>
          <w:tcPr>
            <w:tcW w:w="180" w:type="dxa"/>
          </w:tcPr>
          <w:p w14:paraId="483B9B73" w14:textId="77777777" w:rsidR="00672608" w:rsidRPr="00FC59A9" w:rsidRDefault="00672608" w:rsidP="00672608">
            <w:pPr>
              <w:pStyle w:val="acctfourfigures"/>
              <w:tabs>
                <w:tab w:val="decimal" w:pos="920"/>
              </w:tabs>
              <w:spacing w:line="280" w:lineRule="atLeast"/>
              <w:rPr>
                <w:rFonts w:cs="Times New Roman"/>
                <w:b/>
                <w:bCs/>
                <w:szCs w:val="22"/>
              </w:rPr>
            </w:pPr>
          </w:p>
        </w:tc>
        <w:tc>
          <w:tcPr>
            <w:tcW w:w="1080" w:type="dxa"/>
            <w:tcBorders>
              <w:top w:val="single" w:sz="4" w:space="0" w:color="auto"/>
              <w:bottom w:val="double" w:sz="4" w:space="0" w:color="auto"/>
            </w:tcBorders>
            <w:vAlign w:val="bottom"/>
          </w:tcPr>
          <w:p w14:paraId="31C77674" w14:textId="76463E28" w:rsidR="00672608" w:rsidRPr="00EB33BE" w:rsidRDefault="00EB33BE" w:rsidP="00672608">
            <w:pPr>
              <w:pStyle w:val="acctfourfigures"/>
              <w:tabs>
                <w:tab w:val="clear" w:pos="765"/>
                <w:tab w:val="decimal" w:pos="920"/>
              </w:tabs>
              <w:spacing w:line="280" w:lineRule="atLeast"/>
              <w:ind w:right="11"/>
              <w:rPr>
                <w:rFonts w:cs="Times New Roman"/>
                <w:b/>
                <w:bCs/>
                <w:szCs w:val="22"/>
              </w:rPr>
            </w:pPr>
            <w:r w:rsidRPr="00EB33BE">
              <w:rPr>
                <w:rFonts w:cs="Times New Roman"/>
                <w:b/>
                <w:bCs/>
                <w:szCs w:val="22"/>
              </w:rPr>
              <w:t>1,234,839</w:t>
            </w:r>
          </w:p>
        </w:tc>
        <w:tc>
          <w:tcPr>
            <w:tcW w:w="180" w:type="dxa"/>
          </w:tcPr>
          <w:p w14:paraId="4C180B4B" w14:textId="77777777" w:rsidR="00672608" w:rsidRPr="00FC59A9" w:rsidRDefault="00672608" w:rsidP="00672608">
            <w:pPr>
              <w:pStyle w:val="acctfourfigures"/>
              <w:tabs>
                <w:tab w:val="decimal" w:pos="920"/>
              </w:tabs>
              <w:spacing w:line="280" w:lineRule="atLeast"/>
              <w:rPr>
                <w:rFonts w:cs="Times New Roman"/>
                <w:b/>
                <w:bCs/>
                <w:szCs w:val="22"/>
              </w:rPr>
            </w:pPr>
          </w:p>
        </w:tc>
        <w:tc>
          <w:tcPr>
            <w:tcW w:w="1080" w:type="dxa"/>
            <w:tcBorders>
              <w:top w:val="single" w:sz="4" w:space="0" w:color="auto"/>
              <w:bottom w:val="double" w:sz="4" w:space="0" w:color="auto"/>
            </w:tcBorders>
            <w:vAlign w:val="bottom"/>
          </w:tcPr>
          <w:p w14:paraId="51761D34" w14:textId="77777777" w:rsidR="00672608" w:rsidRPr="00AB5DFA" w:rsidRDefault="00672608" w:rsidP="00672608">
            <w:pPr>
              <w:pStyle w:val="acctfourfigures"/>
              <w:tabs>
                <w:tab w:val="clear" w:pos="765"/>
                <w:tab w:val="decimal" w:pos="920"/>
              </w:tabs>
              <w:spacing w:line="280" w:lineRule="atLeast"/>
              <w:ind w:right="-90"/>
              <w:rPr>
                <w:rFonts w:cs="Times New Roman"/>
                <w:b/>
                <w:bCs/>
                <w:szCs w:val="22"/>
              </w:rPr>
            </w:pPr>
            <w:r w:rsidRPr="00FC59A9">
              <w:rPr>
                <w:rFonts w:cs="Times New Roman"/>
                <w:b/>
                <w:bCs/>
                <w:szCs w:val="22"/>
                <w:cs/>
              </w:rPr>
              <w:t>1</w:t>
            </w:r>
            <w:r w:rsidRPr="00FC59A9">
              <w:rPr>
                <w:rFonts w:cs="Times New Roman"/>
                <w:b/>
                <w:bCs/>
                <w:szCs w:val="22"/>
              </w:rPr>
              <w:t>,223,70</w:t>
            </w:r>
            <w:r>
              <w:rPr>
                <w:rFonts w:cs="Times New Roman"/>
                <w:b/>
                <w:bCs/>
                <w:szCs w:val="22"/>
              </w:rPr>
              <w:t>7</w:t>
            </w:r>
          </w:p>
        </w:tc>
      </w:tr>
      <w:tr w:rsidR="00672608" w:rsidRPr="00AB5DFA" w14:paraId="4A146B04" w14:textId="77777777">
        <w:trPr>
          <w:cantSplit/>
        </w:trPr>
        <w:tc>
          <w:tcPr>
            <w:tcW w:w="4669" w:type="dxa"/>
            <w:vAlign w:val="bottom"/>
          </w:tcPr>
          <w:p w14:paraId="4E656DC2" w14:textId="77777777" w:rsidR="00672608" w:rsidRPr="00AB5DFA" w:rsidRDefault="00672608" w:rsidP="00672608">
            <w:pPr>
              <w:spacing w:line="280" w:lineRule="atLeast"/>
              <w:ind w:left="195" w:right="-80" w:hanging="195"/>
              <w:rPr>
                <w:rFonts w:cs="Times New Roman"/>
                <w:b/>
                <w:bCs/>
                <w:szCs w:val="22"/>
                <w:shd w:val="clear" w:color="auto" w:fill="D9D9D9"/>
              </w:rPr>
            </w:pPr>
          </w:p>
        </w:tc>
        <w:tc>
          <w:tcPr>
            <w:tcW w:w="1080" w:type="dxa"/>
            <w:tcBorders>
              <w:top w:val="double" w:sz="4" w:space="0" w:color="auto"/>
            </w:tcBorders>
            <w:vAlign w:val="bottom"/>
          </w:tcPr>
          <w:p w14:paraId="24309D4B" w14:textId="77777777" w:rsidR="00672608" w:rsidRPr="00FC59A9" w:rsidRDefault="00672608" w:rsidP="00672608">
            <w:pPr>
              <w:pStyle w:val="acctfourfigures"/>
              <w:tabs>
                <w:tab w:val="clear" w:pos="765"/>
                <w:tab w:val="decimal" w:pos="920"/>
              </w:tabs>
              <w:spacing w:line="280" w:lineRule="atLeast"/>
              <w:ind w:right="11"/>
              <w:rPr>
                <w:rFonts w:cs="Times New Roman"/>
                <w:b/>
                <w:bCs/>
                <w:szCs w:val="22"/>
                <w:lang w:val="en-US"/>
              </w:rPr>
            </w:pPr>
          </w:p>
        </w:tc>
        <w:tc>
          <w:tcPr>
            <w:tcW w:w="180" w:type="dxa"/>
          </w:tcPr>
          <w:p w14:paraId="780F1CB6" w14:textId="77777777" w:rsidR="00672608" w:rsidRPr="00FC59A9" w:rsidRDefault="00672608" w:rsidP="00672608">
            <w:pPr>
              <w:pStyle w:val="acctfourfigures"/>
              <w:spacing w:line="280" w:lineRule="atLeast"/>
              <w:rPr>
                <w:rFonts w:cs="Times New Roman"/>
                <w:szCs w:val="22"/>
              </w:rPr>
            </w:pPr>
          </w:p>
        </w:tc>
        <w:tc>
          <w:tcPr>
            <w:tcW w:w="1080" w:type="dxa"/>
            <w:tcBorders>
              <w:top w:val="double" w:sz="4" w:space="0" w:color="auto"/>
            </w:tcBorders>
            <w:vAlign w:val="bottom"/>
          </w:tcPr>
          <w:p w14:paraId="76CD637B" w14:textId="77777777" w:rsidR="00672608" w:rsidRPr="00FC59A9" w:rsidRDefault="00672608" w:rsidP="00672608">
            <w:pPr>
              <w:pStyle w:val="acctfourfigures"/>
              <w:tabs>
                <w:tab w:val="clear" w:pos="765"/>
                <w:tab w:val="decimal" w:pos="911"/>
              </w:tabs>
              <w:spacing w:line="280" w:lineRule="atLeast"/>
              <w:ind w:right="11"/>
              <w:rPr>
                <w:rFonts w:cs="Times New Roman"/>
                <w:b/>
                <w:bCs/>
                <w:szCs w:val="22"/>
              </w:rPr>
            </w:pPr>
          </w:p>
        </w:tc>
        <w:tc>
          <w:tcPr>
            <w:tcW w:w="180" w:type="dxa"/>
          </w:tcPr>
          <w:p w14:paraId="406E5F25" w14:textId="77777777" w:rsidR="00672608" w:rsidRPr="00FC59A9" w:rsidRDefault="00672608" w:rsidP="00672608">
            <w:pPr>
              <w:pStyle w:val="acctfourfigures"/>
              <w:spacing w:line="280" w:lineRule="atLeast"/>
              <w:rPr>
                <w:rFonts w:cs="Times New Roman"/>
                <w:szCs w:val="22"/>
              </w:rPr>
            </w:pPr>
          </w:p>
        </w:tc>
        <w:tc>
          <w:tcPr>
            <w:tcW w:w="1080" w:type="dxa"/>
            <w:tcBorders>
              <w:top w:val="double" w:sz="4" w:space="0" w:color="auto"/>
            </w:tcBorders>
            <w:vAlign w:val="bottom"/>
          </w:tcPr>
          <w:p w14:paraId="6544D2D9" w14:textId="77777777" w:rsidR="00672608" w:rsidRPr="00FC59A9" w:rsidRDefault="00672608" w:rsidP="00672608">
            <w:pPr>
              <w:pStyle w:val="acctfourfigures"/>
              <w:tabs>
                <w:tab w:val="clear" w:pos="765"/>
                <w:tab w:val="decimal" w:pos="920"/>
              </w:tabs>
              <w:spacing w:line="280" w:lineRule="atLeast"/>
              <w:ind w:right="11"/>
              <w:rPr>
                <w:rFonts w:cs="Times New Roman"/>
                <w:b/>
                <w:bCs/>
                <w:szCs w:val="22"/>
                <w:lang w:val="en-US"/>
              </w:rPr>
            </w:pPr>
          </w:p>
        </w:tc>
        <w:tc>
          <w:tcPr>
            <w:tcW w:w="180" w:type="dxa"/>
          </w:tcPr>
          <w:p w14:paraId="1C59C8D1" w14:textId="77777777" w:rsidR="00672608" w:rsidRPr="00FC59A9" w:rsidRDefault="00672608" w:rsidP="00672608">
            <w:pPr>
              <w:pStyle w:val="acctfourfigures"/>
              <w:spacing w:line="280" w:lineRule="atLeast"/>
              <w:rPr>
                <w:rFonts w:cs="Times New Roman"/>
                <w:szCs w:val="22"/>
              </w:rPr>
            </w:pPr>
          </w:p>
        </w:tc>
        <w:tc>
          <w:tcPr>
            <w:tcW w:w="1080" w:type="dxa"/>
            <w:tcBorders>
              <w:top w:val="double" w:sz="4" w:space="0" w:color="auto"/>
            </w:tcBorders>
            <w:vAlign w:val="bottom"/>
          </w:tcPr>
          <w:p w14:paraId="3B79C8AD" w14:textId="77777777" w:rsidR="00672608" w:rsidRPr="00AB5DFA" w:rsidRDefault="00672608" w:rsidP="00672608">
            <w:pPr>
              <w:pStyle w:val="acctfourfigures"/>
              <w:tabs>
                <w:tab w:val="clear" w:pos="765"/>
                <w:tab w:val="decimal" w:pos="731"/>
              </w:tabs>
              <w:spacing w:line="280" w:lineRule="atLeast"/>
              <w:ind w:right="11"/>
              <w:rPr>
                <w:rFonts w:cs="Times New Roman"/>
                <w:b/>
                <w:bCs/>
                <w:szCs w:val="22"/>
              </w:rPr>
            </w:pPr>
          </w:p>
        </w:tc>
      </w:tr>
      <w:tr w:rsidR="00672608" w:rsidRPr="00AB5DFA" w14:paraId="5CB50039" w14:textId="77777777">
        <w:trPr>
          <w:cantSplit/>
        </w:trPr>
        <w:tc>
          <w:tcPr>
            <w:tcW w:w="4669" w:type="dxa"/>
            <w:vAlign w:val="bottom"/>
          </w:tcPr>
          <w:p w14:paraId="0C5A4DF3" w14:textId="77777777" w:rsidR="00672608" w:rsidRPr="00AB5DFA" w:rsidRDefault="00672608" w:rsidP="00672608">
            <w:pPr>
              <w:tabs>
                <w:tab w:val="left" w:pos="99"/>
              </w:tabs>
              <w:spacing w:line="280" w:lineRule="atLeast"/>
              <w:ind w:left="195" w:right="-80" w:hanging="195"/>
              <w:rPr>
                <w:rFonts w:cs="Times New Roman"/>
                <w:b/>
                <w:bCs/>
                <w:szCs w:val="22"/>
                <w:shd w:val="clear" w:color="auto" w:fill="D9D9D9"/>
              </w:rPr>
            </w:pPr>
            <w:r w:rsidRPr="00AB5DFA">
              <w:rPr>
                <w:rFonts w:cs="Times New Roman"/>
                <w:b/>
                <w:bCs/>
                <w:szCs w:val="22"/>
              </w:rPr>
              <w:t xml:space="preserve">Earnings per share (basic) </w:t>
            </w:r>
            <w:r w:rsidRPr="00AB5DFA">
              <w:rPr>
                <w:rFonts w:cs="Times New Roman"/>
                <w:b/>
                <w:bCs/>
                <w:i/>
                <w:iCs/>
                <w:szCs w:val="22"/>
              </w:rPr>
              <w:t>(in Baht)</w:t>
            </w:r>
          </w:p>
        </w:tc>
        <w:tc>
          <w:tcPr>
            <w:tcW w:w="1080" w:type="dxa"/>
            <w:tcBorders>
              <w:bottom w:val="double" w:sz="4" w:space="0" w:color="auto"/>
            </w:tcBorders>
            <w:vAlign w:val="bottom"/>
          </w:tcPr>
          <w:p w14:paraId="7F6D206A" w14:textId="65084147" w:rsidR="00672608" w:rsidRPr="00FC59A9" w:rsidRDefault="00EB33BE" w:rsidP="00672608">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1.48</w:t>
            </w:r>
          </w:p>
        </w:tc>
        <w:tc>
          <w:tcPr>
            <w:tcW w:w="180" w:type="dxa"/>
            <w:vAlign w:val="bottom"/>
          </w:tcPr>
          <w:p w14:paraId="18818B1B" w14:textId="77777777" w:rsidR="00672608" w:rsidRPr="00FC59A9" w:rsidRDefault="00672608" w:rsidP="00672608">
            <w:pPr>
              <w:pStyle w:val="acctfourfigures"/>
              <w:spacing w:line="280" w:lineRule="atLeast"/>
              <w:rPr>
                <w:rFonts w:cs="Times New Roman"/>
                <w:szCs w:val="22"/>
              </w:rPr>
            </w:pPr>
          </w:p>
        </w:tc>
        <w:tc>
          <w:tcPr>
            <w:tcW w:w="1080" w:type="dxa"/>
            <w:tcBorders>
              <w:bottom w:val="double" w:sz="4" w:space="0" w:color="auto"/>
            </w:tcBorders>
            <w:vAlign w:val="bottom"/>
          </w:tcPr>
          <w:p w14:paraId="3CC24361" w14:textId="77777777" w:rsidR="00672608" w:rsidRPr="00FC59A9" w:rsidRDefault="00672608" w:rsidP="00672608">
            <w:pPr>
              <w:pStyle w:val="acctfourfigures"/>
              <w:tabs>
                <w:tab w:val="clear" w:pos="765"/>
                <w:tab w:val="decimal" w:pos="911"/>
              </w:tabs>
              <w:spacing w:line="280" w:lineRule="atLeast"/>
              <w:ind w:right="11"/>
              <w:rPr>
                <w:rFonts w:cs="Times New Roman"/>
                <w:b/>
                <w:bCs/>
                <w:szCs w:val="22"/>
              </w:rPr>
            </w:pPr>
            <w:r w:rsidRPr="00FC59A9">
              <w:rPr>
                <w:rFonts w:cs="Times New Roman"/>
                <w:b/>
                <w:bCs/>
                <w:szCs w:val="22"/>
              </w:rPr>
              <w:t>1.04</w:t>
            </w:r>
          </w:p>
        </w:tc>
        <w:tc>
          <w:tcPr>
            <w:tcW w:w="180" w:type="dxa"/>
            <w:vAlign w:val="bottom"/>
          </w:tcPr>
          <w:p w14:paraId="039FBF67" w14:textId="77777777" w:rsidR="00672608" w:rsidRPr="00FC59A9" w:rsidRDefault="00672608" w:rsidP="00672608">
            <w:pPr>
              <w:pStyle w:val="acctfourfigures"/>
              <w:spacing w:line="280" w:lineRule="atLeast"/>
              <w:rPr>
                <w:rFonts w:cs="Times New Roman"/>
                <w:szCs w:val="22"/>
              </w:rPr>
            </w:pPr>
          </w:p>
        </w:tc>
        <w:tc>
          <w:tcPr>
            <w:tcW w:w="1080" w:type="dxa"/>
            <w:tcBorders>
              <w:bottom w:val="double" w:sz="4" w:space="0" w:color="auto"/>
            </w:tcBorders>
            <w:vAlign w:val="bottom"/>
          </w:tcPr>
          <w:p w14:paraId="227E79C2" w14:textId="0AC3A0E9" w:rsidR="00672608" w:rsidRPr="00FC59A9" w:rsidRDefault="00EB33BE" w:rsidP="00672608">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1.50</w:t>
            </w:r>
          </w:p>
        </w:tc>
        <w:tc>
          <w:tcPr>
            <w:tcW w:w="180" w:type="dxa"/>
            <w:vAlign w:val="bottom"/>
          </w:tcPr>
          <w:p w14:paraId="6911C8D0" w14:textId="77777777" w:rsidR="00672608" w:rsidRPr="00FC59A9" w:rsidRDefault="00672608" w:rsidP="00672608">
            <w:pPr>
              <w:pStyle w:val="acctfourfigures"/>
              <w:spacing w:line="280" w:lineRule="atLeast"/>
              <w:rPr>
                <w:rFonts w:cs="Times New Roman"/>
                <w:szCs w:val="22"/>
              </w:rPr>
            </w:pPr>
          </w:p>
        </w:tc>
        <w:tc>
          <w:tcPr>
            <w:tcW w:w="1080" w:type="dxa"/>
            <w:tcBorders>
              <w:bottom w:val="double" w:sz="4" w:space="0" w:color="auto"/>
            </w:tcBorders>
            <w:vAlign w:val="bottom"/>
          </w:tcPr>
          <w:p w14:paraId="6A51BC63" w14:textId="77777777" w:rsidR="00672608" w:rsidRPr="00AB5DFA" w:rsidRDefault="00672608" w:rsidP="00672608">
            <w:pPr>
              <w:pStyle w:val="acctfourfigures"/>
              <w:tabs>
                <w:tab w:val="clear" w:pos="765"/>
                <w:tab w:val="decimal" w:pos="731"/>
              </w:tabs>
              <w:spacing w:line="280" w:lineRule="atLeast"/>
              <w:ind w:right="11"/>
              <w:rPr>
                <w:rFonts w:cs="Times New Roman"/>
                <w:b/>
                <w:bCs/>
                <w:szCs w:val="22"/>
              </w:rPr>
            </w:pPr>
            <w:r w:rsidRPr="00FC59A9">
              <w:rPr>
                <w:rFonts w:cs="Times New Roman"/>
                <w:b/>
                <w:bCs/>
                <w:szCs w:val="22"/>
                <w:cs/>
              </w:rPr>
              <w:t>1.05</w:t>
            </w:r>
          </w:p>
        </w:tc>
      </w:tr>
      <w:tr w:rsidR="00672608" w:rsidRPr="00AB5DFA" w14:paraId="4343670D" w14:textId="77777777">
        <w:trPr>
          <w:cantSplit/>
        </w:trPr>
        <w:tc>
          <w:tcPr>
            <w:tcW w:w="4669" w:type="dxa"/>
            <w:vAlign w:val="bottom"/>
          </w:tcPr>
          <w:p w14:paraId="26D677E1" w14:textId="77777777" w:rsidR="00672608" w:rsidRPr="00AB5DFA" w:rsidRDefault="00672608" w:rsidP="00672608">
            <w:pPr>
              <w:tabs>
                <w:tab w:val="left" w:pos="99"/>
              </w:tabs>
              <w:spacing w:line="280" w:lineRule="atLeast"/>
              <w:ind w:left="195" w:right="-80" w:hanging="195"/>
              <w:rPr>
                <w:rFonts w:cs="Times New Roman"/>
                <w:b/>
                <w:bCs/>
                <w:szCs w:val="22"/>
              </w:rPr>
            </w:pPr>
          </w:p>
        </w:tc>
        <w:tc>
          <w:tcPr>
            <w:tcW w:w="1080" w:type="dxa"/>
            <w:vAlign w:val="bottom"/>
          </w:tcPr>
          <w:p w14:paraId="0CC1BF2B" w14:textId="77777777" w:rsidR="00672608" w:rsidRPr="00FC59A9" w:rsidRDefault="00672608" w:rsidP="00672608">
            <w:pPr>
              <w:pStyle w:val="acctfourfigures"/>
              <w:tabs>
                <w:tab w:val="clear" w:pos="765"/>
                <w:tab w:val="decimal" w:pos="920"/>
              </w:tabs>
              <w:spacing w:line="280" w:lineRule="atLeast"/>
              <w:ind w:right="11"/>
              <w:rPr>
                <w:rFonts w:cs="Times New Roman"/>
                <w:b/>
                <w:bCs/>
                <w:szCs w:val="22"/>
                <w:lang w:val="en-US"/>
              </w:rPr>
            </w:pPr>
          </w:p>
        </w:tc>
        <w:tc>
          <w:tcPr>
            <w:tcW w:w="180" w:type="dxa"/>
            <w:vAlign w:val="bottom"/>
          </w:tcPr>
          <w:p w14:paraId="7FCF9295" w14:textId="77777777" w:rsidR="00672608" w:rsidRPr="00FC59A9" w:rsidRDefault="00672608" w:rsidP="00672608">
            <w:pPr>
              <w:pStyle w:val="acctfourfigures"/>
              <w:spacing w:line="280" w:lineRule="atLeast"/>
              <w:rPr>
                <w:rFonts w:cs="Times New Roman"/>
                <w:szCs w:val="22"/>
              </w:rPr>
            </w:pPr>
          </w:p>
        </w:tc>
        <w:tc>
          <w:tcPr>
            <w:tcW w:w="1080" w:type="dxa"/>
            <w:vAlign w:val="bottom"/>
          </w:tcPr>
          <w:p w14:paraId="593766A6" w14:textId="77777777" w:rsidR="00672608" w:rsidRPr="00FC59A9" w:rsidRDefault="00672608" w:rsidP="00672608">
            <w:pPr>
              <w:pStyle w:val="acctfourfigures"/>
              <w:tabs>
                <w:tab w:val="clear" w:pos="765"/>
                <w:tab w:val="decimal" w:pos="731"/>
              </w:tabs>
              <w:spacing w:line="280" w:lineRule="atLeast"/>
              <w:ind w:right="11"/>
              <w:rPr>
                <w:rFonts w:cs="Times New Roman"/>
                <w:b/>
                <w:bCs/>
                <w:szCs w:val="22"/>
              </w:rPr>
            </w:pPr>
          </w:p>
        </w:tc>
        <w:tc>
          <w:tcPr>
            <w:tcW w:w="180" w:type="dxa"/>
            <w:vAlign w:val="bottom"/>
          </w:tcPr>
          <w:p w14:paraId="3D69C659" w14:textId="77777777" w:rsidR="00672608" w:rsidRPr="00FC59A9" w:rsidRDefault="00672608" w:rsidP="00672608">
            <w:pPr>
              <w:pStyle w:val="acctfourfigures"/>
              <w:spacing w:line="280" w:lineRule="atLeast"/>
              <w:rPr>
                <w:rFonts w:cs="Times New Roman"/>
                <w:szCs w:val="22"/>
              </w:rPr>
            </w:pPr>
          </w:p>
        </w:tc>
        <w:tc>
          <w:tcPr>
            <w:tcW w:w="1080" w:type="dxa"/>
            <w:vAlign w:val="bottom"/>
          </w:tcPr>
          <w:p w14:paraId="1DEB0838" w14:textId="77777777" w:rsidR="00672608" w:rsidRPr="00FC59A9" w:rsidRDefault="00672608" w:rsidP="00672608">
            <w:pPr>
              <w:pStyle w:val="acctfourfigures"/>
              <w:tabs>
                <w:tab w:val="clear" w:pos="765"/>
                <w:tab w:val="decimal" w:pos="920"/>
              </w:tabs>
              <w:spacing w:line="280" w:lineRule="atLeast"/>
              <w:ind w:right="11"/>
              <w:rPr>
                <w:rFonts w:cs="Times New Roman"/>
                <w:b/>
                <w:bCs/>
                <w:szCs w:val="22"/>
                <w:lang w:val="en-US"/>
              </w:rPr>
            </w:pPr>
          </w:p>
        </w:tc>
        <w:tc>
          <w:tcPr>
            <w:tcW w:w="180" w:type="dxa"/>
            <w:vAlign w:val="bottom"/>
          </w:tcPr>
          <w:p w14:paraId="5CA7158C" w14:textId="77777777" w:rsidR="00672608" w:rsidRPr="00FC59A9" w:rsidRDefault="00672608" w:rsidP="00672608">
            <w:pPr>
              <w:pStyle w:val="acctfourfigures"/>
              <w:spacing w:line="280" w:lineRule="atLeast"/>
              <w:rPr>
                <w:rFonts w:cs="Times New Roman"/>
                <w:szCs w:val="22"/>
              </w:rPr>
            </w:pPr>
          </w:p>
        </w:tc>
        <w:tc>
          <w:tcPr>
            <w:tcW w:w="1080" w:type="dxa"/>
            <w:vAlign w:val="bottom"/>
          </w:tcPr>
          <w:p w14:paraId="10F28776" w14:textId="77777777" w:rsidR="00672608" w:rsidRPr="00AB5DFA" w:rsidRDefault="00672608" w:rsidP="00672608">
            <w:pPr>
              <w:pStyle w:val="acctfourfigures"/>
              <w:tabs>
                <w:tab w:val="clear" w:pos="765"/>
                <w:tab w:val="decimal" w:pos="731"/>
              </w:tabs>
              <w:spacing w:line="280" w:lineRule="atLeast"/>
              <w:ind w:right="11"/>
              <w:rPr>
                <w:rFonts w:cs="Times New Roman"/>
                <w:b/>
                <w:bCs/>
                <w:szCs w:val="22"/>
              </w:rPr>
            </w:pPr>
          </w:p>
        </w:tc>
      </w:tr>
      <w:tr w:rsidR="00672608" w:rsidRPr="00AB5DFA" w14:paraId="1E40B815" w14:textId="77777777">
        <w:trPr>
          <w:cantSplit/>
        </w:trPr>
        <w:tc>
          <w:tcPr>
            <w:tcW w:w="4669" w:type="dxa"/>
            <w:vAlign w:val="bottom"/>
          </w:tcPr>
          <w:p w14:paraId="0BD52582" w14:textId="77777777" w:rsidR="00672608" w:rsidRPr="00AB5DFA" w:rsidRDefault="00672608" w:rsidP="00672608">
            <w:pPr>
              <w:tabs>
                <w:tab w:val="left" w:pos="99"/>
              </w:tabs>
              <w:spacing w:line="280" w:lineRule="atLeast"/>
              <w:ind w:left="195" w:right="-80" w:hanging="195"/>
              <w:rPr>
                <w:rFonts w:cs="Times New Roman"/>
                <w:b/>
                <w:bCs/>
                <w:szCs w:val="22"/>
              </w:rPr>
            </w:pPr>
            <w:r w:rsidRPr="00AB5DFA">
              <w:rPr>
                <w:rFonts w:cs="Times New Roman"/>
                <w:b/>
                <w:bCs/>
                <w:szCs w:val="22"/>
              </w:rPr>
              <w:t>Earnings per share (</w:t>
            </w:r>
            <w:r w:rsidRPr="00AB5DFA">
              <w:rPr>
                <w:rFonts w:cs="Times New Roman"/>
                <w:b/>
                <w:bCs/>
                <w:szCs w:val="22"/>
                <w:lang w:val="en-US" w:bidi="th-TH"/>
              </w:rPr>
              <w:t>diluted</w:t>
            </w:r>
            <w:r w:rsidRPr="00AB5DFA">
              <w:rPr>
                <w:rFonts w:cs="Times New Roman"/>
                <w:b/>
                <w:bCs/>
                <w:szCs w:val="22"/>
              </w:rPr>
              <w:t xml:space="preserve">) </w:t>
            </w:r>
            <w:r w:rsidRPr="00AB5DFA">
              <w:rPr>
                <w:rFonts w:cs="Times New Roman"/>
                <w:b/>
                <w:bCs/>
                <w:i/>
                <w:iCs/>
                <w:szCs w:val="22"/>
              </w:rPr>
              <w:t>(in Baht)</w:t>
            </w:r>
          </w:p>
        </w:tc>
        <w:tc>
          <w:tcPr>
            <w:tcW w:w="1080" w:type="dxa"/>
            <w:tcBorders>
              <w:bottom w:val="double" w:sz="4" w:space="0" w:color="auto"/>
            </w:tcBorders>
            <w:vAlign w:val="bottom"/>
          </w:tcPr>
          <w:p w14:paraId="0B0CA028" w14:textId="6EC48993" w:rsidR="00672608" w:rsidRPr="00FC59A9" w:rsidRDefault="00EB33BE" w:rsidP="00672608">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1.48</w:t>
            </w:r>
          </w:p>
        </w:tc>
        <w:tc>
          <w:tcPr>
            <w:tcW w:w="180" w:type="dxa"/>
            <w:vAlign w:val="bottom"/>
          </w:tcPr>
          <w:p w14:paraId="7E68CD48" w14:textId="77777777" w:rsidR="00672608" w:rsidRPr="00FC59A9" w:rsidRDefault="00672608" w:rsidP="00672608">
            <w:pPr>
              <w:pStyle w:val="acctfourfigures"/>
              <w:spacing w:line="280" w:lineRule="atLeast"/>
              <w:rPr>
                <w:rFonts w:cs="Times New Roman"/>
                <w:szCs w:val="22"/>
              </w:rPr>
            </w:pPr>
          </w:p>
        </w:tc>
        <w:tc>
          <w:tcPr>
            <w:tcW w:w="1080" w:type="dxa"/>
            <w:tcBorders>
              <w:bottom w:val="double" w:sz="4" w:space="0" w:color="auto"/>
            </w:tcBorders>
            <w:vAlign w:val="bottom"/>
          </w:tcPr>
          <w:p w14:paraId="1598508D" w14:textId="77777777" w:rsidR="00672608" w:rsidRPr="00FC59A9" w:rsidRDefault="00672608" w:rsidP="00672608">
            <w:pPr>
              <w:pStyle w:val="acctfourfigures"/>
              <w:tabs>
                <w:tab w:val="clear" w:pos="765"/>
                <w:tab w:val="decimal" w:pos="731"/>
              </w:tabs>
              <w:spacing w:line="280" w:lineRule="atLeast"/>
              <w:ind w:right="11"/>
              <w:rPr>
                <w:rFonts w:cs="Times New Roman"/>
                <w:b/>
                <w:bCs/>
                <w:szCs w:val="22"/>
              </w:rPr>
            </w:pPr>
            <w:r w:rsidRPr="00FC59A9">
              <w:rPr>
                <w:rFonts w:cs="Times New Roman"/>
                <w:b/>
                <w:bCs/>
                <w:szCs w:val="22"/>
              </w:rPr>
              <w:t>1.04</w:t>
            </w:r>
          </w:p>
        </w:tc>
        <w:tc>
          <w:tcPr>
            <w:tcW w:w="180" w:type="dxa"/>
            <w:vAlign w:val="bottom"/>
          </w:tcPr>
          <w:p w14:paraId="0F56DB69" w14:textId="77777777" w:rsidR="00672608" w:rsidRPr="00FC59A9" w:rsidRDefault="00672608" w:rsidP="00672608">
            <w:pPr>
              <w:pStyle w:val="acctfourfigures"/>
              <w:spacing w:line="280" w:lineRule="atLeast"/>
              <w:rPr>
                <w:rFonts w:cs="Times New Roman"/>
                <w:szCs w:val="22"/>
              </w:rPr>
            </w:pPr>
          </w:p>
        </w:tc>
        <w:tc>
          <w:tcPr>
            <w:tcW w:w="1080" w:type="dxa"/>
            <w:tcBorders>
              <w:bottom w:val="double" w:sz="4" w:space="0" w:color="auto"/>
            </w:tcBorders>
            <w:vAlign w:val="bottom"/>
          </w:tcPr>
          <w:p w14:paraId="122C08BD" w14:textId="68EEF3E1" w:rsidR="00672608" w:rsidRPr="00FC59A9" w:rsidRDefault="00EB33BE" w:rsidP="00672608">
            <w:pPr>
              <w:pStyle w:val="acctfourfigures"/>
              <w:tabs>
                <w:tab w:val="clear" w:pos="765"/>
                <w:tab w:val="decimal" w:pos="920"/>
              </w:tabs>
              <w:spacing w:line="280" w:lineRule="atLeast"/>
              <w:ind w:right="11"/>
              <w:rPr>
                <w:rFonts w:cs="Times New Roman"/>
                <w:b/>
                <w:bCs/>
                <w:szCs w:val="22"/>
                <w:lang w:val="en-US"/>
              </w:rPr>
            </w:pPr>
            <w:r>
              <w:rPr>
                <w:rFonts w:cs="Times New Roman"/>
                <w:b/>
                <w:bCs/>
                <w:szCs w:val="22"/>
                <w:lang w:val="en-US"/>
              </w:rPr>
              <w:t>1.50</w:t>
            </w:r>
          </w:p>
        </w:tc>
        <w:tc>
          <w:tcPr>
            <w:tcW w:w="180" w:type="dxa"/>
            <w:vAlign w:val="bottom"/>
          </w:tcPr>
          <w:p w14:paraId="3E57F9FA" w14:textId="77777777" w:rsidR="00672608" w:rsidRPr="00FC59A9" w:rsidRDefault="00672608" w:rsidP="00672608">
            <w:pPr>
              <w:pStyle w:val="acctfourfigures"/>
              <w:spacing w:line="280" w:lineRule="atLeast"/>
              <w:rPr>
                <w:rFonts w:cs="Times New Roman"/>
                <w:szCs w:val="22"/>
              </w:rPr>
            </w:pPr>
          </w:p>
        </w:tc>
        <w:tc>
          <w:tcPr>
            <w:tcW w:w="1080" w:type="dxa"/>
            <w:tcBorders>
              <w:bottom w:val="double" w:sz="4" w:space="0" w:color="auto"/>
            </w:tcBorders>
            <w:vAlign w:val="bottom"/>
          </w:tcPr>
          <w:p w14:paraId="501DB1F4" w14:textId="77777777" w:rsidR="00672608" w:rsidRPr="00AB5DFA" w:rsidRDefault="00672608" w:rsidP="00672608">
            <w:pPr>
              <w:pStyle w:val="acctfourfigures"/>
              <w:tabs>
                <w:tab w:val="clear" w:pos="765"/>
                <w:tab w:val="decimal" w:pos="731"/>
              </w:tabs>
              <w:spacing w:line="280" w:lineRule="atLeast"/>
              <w:ind w:right="11"/>
              <w:rPr>
                <w:rFonts w:cs="Times New Roman"/>
                <w:b/>
                <w:bCs/>
                <w:szCs w:val="22"/>
              </w:rPr>
            </w:pPr>
            <w:r w:rsidRPr="00FC59A9">
              <w:rPr>
                <w:rFonts w:cs="Times New Roman"/>
                <w:b/>
                <w:bCs/>
                <w:szCs w:val="22"/>
                <w:cs/>
              </w:rPr>
              <w:t>1.05</w:t>
            </w:r>
          </w:p>
        </w:tc>
      </w:tr>
    </w:tbl>
    <w:p w14:paraId="7EC351E0" w14:textId="77777777" w:rsidR="00A777C3" w:rsidRDefault="00A777C3" w:rsidP="00B95516">
      <w:pPr>
        <w:spacing w:line="240" w:lineRule="atLeast"/>
        <w:ind w:left="540" w:right="-29"/>
        <w:contextualSpacing/>
        <w:jc w:val="both"/>
        <w:rPr>
          <w:rFonts w:cs="Times New Roman"/>
          <w:szCs w:val="22"/>
        </w:rPr>
      </w:pPr>
    </w:p>
    <w:p w14:paraId="49584E72" w14:textId="338A2606" w:rsidR="003522F1" w:rsidRPr="000E186E" w:rsidRDefault="00E10E29" w:rsidP="0007338F">
      <w:pPr>
        <w:pStyle w:val="index"/>
        <w:tabs>
          <w:tab w:val="left" w:pos="540"/>
        </w:tabs>
        <w:spacing w:after="0" w:line="200" w:lineRule="atLeast"/>
        <w:rPr>
          <w:rFonts w:cstheme="minorBidi"/>
          <w:szCs w:val="28"/>
          <w:lang w:bidi="th-TH"/>
        </w:rPr>
      </w:pPr>
      <w:r w:rsidRPr="0028034F">
        <w:rPr>
          <w:rFonts w:cs="Times New Roman"/>
          <w:b/>
          <w:bCs/>
          <w:sz w:val="24"/>
          <w:szCs w:val="24"/>
        </w:rPr>
        <w:t>43</w:t>
      </w:r>
      <w:r w:rsidRPr="0028034F">
        <w:rPr>
          <w:rFonts w:cs="Times New Roman"/>
          <w:b/>
          <w:bCs/>
          <w:color w:val="000000"/>
          <w:szCs w:val="22"/>
        </w:rPr>
        <w:tab/>
      </w:r>
      <w:r w:rsidR="0007338F" w:rsidRPr="0028034F">
        <w:rPr>
          <w:rFonts w:cstheme="minorBidi"/>
          <w:b/>
          <w:bCs/>
          <w:sz w:val="24"/>
          <w:szCs w:val="24"/>
          <w:lang w:bidi="th-TH"/>
        </w:rPr>
        <w:t xml:space="preserve">Events after </w:t>
      </w:r>
      <w:r w:rsidR="0007338F" w:rsidRPr="0028034F">
        <w:rPr>
          <w:rFonts w:cs="Times New Roman"/>
          <w:b/>
          <w:bCs/>
          <w:color w:val="000000"/>
          <w:sz w:val="24"/>
          <w:szCs w:val="24"/>
        </w:rPr>
        <w:t>the</w:t>
      </w:r>
      <w:r w:rsidR="0007338F" w:rsidRPr="0028034F">
        <w:rPr>
          <w:rFonts w:cstheme="minorBidi"/>
          <w:b/>
          <w:bCs/>
          <w:sz w:val="24"/>
          <w:szCs w:val="24"/>
          <w:lang w:bidi="th-TH"/>
        </w:rPr>
        <w:t xml:space="preserve"> reporting period</w:t>
      </w:r>
    </w:p>
    <w:p w14:paraId="5E9E1454" w14:textId="77777777" w:rsidR="00E10E29" w:rsidRPr="000E186E" w:rsidRDefault="00E10E29" w:rsidP="00E10E29">
      <w:pPr>
        <w:tabs>
          <w:tab w:val="left" w:pos="540"/>
          <w:tab w:val="left" w:pos="1080"/>
        </w:tabs>
        <w:spacing w:line="240" w:lineRule="exact"/>
        <w:ind w:left="540" w:right="18"/>
        <w:jc w:val="thaiDistribute"/>
        <w:rPr>
          <w:szCs w:val="22"/>
        </w:rPr>
      </w:pPr>
    </w:p>
    <w:p w14:paraId="1216A694" w14:textId="59467C8C" w:rsidR="00050E13" w:rsidRDefault="00050E13" w:rsidP="00050E13">
      <w:pPr>
        <w:pStyle w:val="index"/>
        <w:tabs>
          <w:tab w:val="left" w:pos="6537"/>
        </w:tabs>
        <w:spacing w:after="0"/>
        <w:ind w:left="562"/>
        <w:jc w:val="both"/>
        <w:rPr>
          <w:rFonts w:cstheme="minorBidi"/>
          <w:szCs w:val="28"/>
          <w:lang w:val="en-US" w:bidi="th-TH"/>
        </w:rPr>
      </w:pPr>
      <w:r w:rsidRPr="0028034F">
        <w:rPr>
          <w:rFonts w:cstheme="minorBidi"/>
          <w:szCs w:val="28"/>
          <w:lang w:val="en-US" w:bidi="th-TH"/>
        </w:rPr>
        <w:t xml:space="preserve">On </w:t>
      </w:r>
      <w:r w:rsidR="00CB605B">
        <w:rPr>
          <w:rFonts w:cstheme="minorBidi"/>
          <w:szCs w:val="28"/>
          <w:lang w:val="en-US" w:bidi="th-TH"/>
        </w:rPr>
        <w:t>26</w:t>
      </w:r>
      <w:r w:rsidRPr="0028034F">
        <w:rPr>
          <w:rFonts w:cstheme="minorBidi"/>
          <w:szCs w:val="28"/>
          <w:lang w:val="en-US" w:bidi="th-TH"/>
        </w:rPr>
        <w:t xml:space="preserve"> August 2025, the</w:t>
      </w:r>
      <w:r w:rsidR="00CB605B">
        <w:rPr>
          <w:rFonts w:cstheme="minorBidi"/>
          <w:szCs w:val="28"/>
          <w:lang w:val="en-US" w:bidi="th-TH"/>
        </w:rPr>
        <w:t xml:space="preserve"> Board of Directors</w:t>
      </w:r>
      <w:r w:rsidRPr="0028034F">
        <w:rPr>
          <w:rFonts w:cstheme="minorBidi"/>
          <w:szCs w:val="28"/>
          <w:lang w:val="en-US" w:bidi="th-TH"/>
        </w:rPr>
        <w:t xml:space="preserve"> </w:t>
      </w:r>
      <w:r w:rsidR="00910F42">
        <w:rPr>
          <w:rFonts w:cstheme="minorBidi"/>
          <w:szCs w:val="28"/>
          <w:lang w:val="en-US" w:bidi="th-TH"/>
        </w:rPr>
        <w:t>m</w:t>
      </w:r>
      <w:r w:rsidRPr="0028034F">
        <w:rPr>
          <w:rFonts w:cstheme="minorBidi"/>
          <w:szCs w:val="28"/>
          <w:lang w:val="en-US" w:bidi="th-TH"/>
        </w:rPr>
        <w:t>eeting</w:t>
      </w:r>
      <w:r w:rsidR="006F03F5">
        <w:rPr>
          <w:rFonts w:cstheme="minorBidi"/>
          <w:szCs w:val="28"/>
          <w:lang w:val="en-US" w:bidi="th-TH"/>
        </w:rPr>
        <w:t xml:space="preserve"> of the Bank</w:t>
      </w:r>
      <w:r w:rsidRPr="0028034F">
        <w:rPr>
          <w:rFonts w:cstheme="minorBidi"/>
          <w:szCs w:val="28"/>
          <w:lang w:val="en-US" w:bidi="th-TH"/>
        </w:rPr>
        <w:t xml:space="preserve"> </w:t>
      </w:r>
      <w:r w:rsidR="00910F42">
        <w:rPr>
          <w:rFonts w:cstheme="minorBidi"/>
          <w:szCs w:val="28"/>
          <w:lang w:val="en-US" w:bidi="th-TH"/>
        </w:rPr>
        <w:t>pass</w:t>
      </w:r>
      <w:r w:rsidRPr="0028034F">
        <w:rPr>
          <w:rFonts w:cstheme="minorBidi"/>
          <w:szCs w:val="28"/>
          <w:lang w:val="en-US" w:bidi="th-TH"/>
        </w:rPr>
        <w:t>ed</w:t>
      </w:r>
      <w:r w:rsidR="00910F42">
        <w:rPr>
          <w:rFonts w:cstheme="minorBidi"/>
          <w:szCs w:val="28"/>
          <w:lang w:val="en-US" w:bidi="th-TH"/>
        </w:rPr>
        <w:t xml:space="preserve"> the resolutions</w:t>
      </w:r>
      <w:r w:rsidR="00BF0137">
        <w:rPr>
          <w:rFonts w:cstheme="minorBidi"/>
          <w:szCs w:val="28"/>
          <w:lang w:val="en-US" w:bidi="th-TH"/>
        </w:rPr>
        <w:t xml:space="preserve"> for approval</w:t>
      </w:r>
      <w:r w:rsidR="0085321D">
        <w:rPr>
          <w:rFonts w:cstheme="minorBidi"/>
          <w:szCs w:val="28"/>
          <w:lang w:val="en-US" w:bidi="th-TH"/>
        </w:rPr>
        <w:t xml:space="preserve"> to invest in newly issued ordinary shares</w:t>
      </w:r>
      <w:r w:rsidR="00EA5D13">
        <w:rPr>
          <w:rFonts w:cstheme="minorBidi"/>
          <w:szCs w:val="28"/>
          <w:lang w:val="en-US" w:bidi="th-TH"/>
        </w:rPr>
        <w:t xml:space="preserve"> of Thai Micro Digital Solutions Co., Ltd.</w:t>
      </w:r>
      <w:r w:rsidR="00FF5624">
        <w:rPr>
          <w:rFonts w:cstheme="minorBidi"/>
          <w:szCs w:val="28"/>
          <w:lang w:val="en-US" w:bidi="th-TH"/>
        </w:rPr>
        <w:t>,</w:t>
      </w:r>
      <w:r w:rsidR="00AA7E20">
        <w:rPr>
          <w:rFonts w:cstheme="minorBidi" w:hint="cs"/>
          <w:szCs w:val="28"/>
          <w:cs/>
          <w:lang w:val="en-US" w:bidi="th-TH"/>
        </w:rPr>
        <w:t xml:space="preserve"> </w:t>
      </w:r>
      <w:r w:rsidR="00B919C1">
        <w:rPr>
          <w:rFonts w:cstheme="minorBidi"/>
          <w:szCs w:val="28"/>
          <w:lang w:val="en-US" w:bidi="th-TH"/>
        </w:rPr>
        <w:t>the subsidiary</w:t>
      </w:r>
      <w:r w:rsidR="00E67E31">
        <w:rPr>
          <w:rFonts w:cstheme="minorBidi"/>
          <w:szCs w:val="28"/>
          <w:lang w:val="en-US" w:bidi="th-TH"/>
        </w:rPr>
        <w:t>, in total amount of Baht 100 million</w:t>
      </w:r>
      <w:r w:rsidR="00F641EC">
        <w:rPr>
          <w:rFonts w:cstheme="minorBidi"/>
          <w:szCs w:val="28"/>
          <w:lang w:val="en-US" w:bidi="th-TH"/>
        </w:rPr>
        <w:t xml:space="preserve"> (10 million ordinary shares at Baht 10 per share)</w:t>
      </w:r>
      <w:r w:rsidRPr="0028034F">
        <w:rPr>
          <w:rFonts w:cstheme="minorBidi"/>
          <w:szCs w:val="28"/>
          <w:lang w:val="en-US" w:bidi="th-TH"/>
        </w:rPr>
        <w:t xml:space="preserve"> from the amount of Baht 350 million (35 million ordinary shares at Baht 10 per share) to Baht 450 million (45 million ordinary shares at Baht 10 per share).</w:t>
      </w:r>
    </w:p>
    <w:sectPr w:rsidR="00050E13" w:rsidSect="006809B6">
      <w:headerReference w:type="default" r:id="rId26"/>
      <w:footerReference w:type="default" r:id="rId27"/>
      <w:headerReference w:type="first" r:id="rId28"/>
      <w:footerReference w:type="first" r:id="rId29"/>
      <w:pgSz w:w="11907" w:h="16840" w:code="9"/>
      <w:pgMar w:top="691" w:right="1152" w:bottom="720"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F8753" w14:textId="77777777" w:rsidR="00542935" w:rsidRDefault="00542935">
      <w:r>
        <w:separator/>
      </w:r>
    </w:p>
  </w:endnote>
  <w:endnote w:type="continuationSeparator" w:id="0">
    <w:p w14:paraId="0CD2F0D0" w14:textId="77777777" w:rsidR="00542935" w:rsidRDefault="00542935">
      <w:r>
        <w:continuationSeparator/>
      </w:r>
    </w:p>
  </w:endnote>
  <w:endnote w:type="continuationNotice" w:id="1">
    <w:p w14:paraId="59F80387" w14:textId="77777777" w:rsidR="00542935" w:rsidRDefault="00542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1202" w14:textId="05D87F6D"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7A2C">
      <w:rPr>
        <w:rStyle w:val="PageNumber"/>
        <w:noProof/>
      </w:rPr>
      <w:t>39</w:t>
    </w:r>
    <w:r>
      <w:rPr>
        <w:rStyle w:val="PageNumber"/>
      </w:rPr>
      <w:fldChar w:fldCharType="end"/>
    </w:r>
  </w:p>
  <w:p w14:paraId="690C9930" w14:textId="44C885B4" w:rsidR="002247BB" w:rsidRPr="000C0268" w:rsidRDefault="002247BB" w:rsidP="001F5453">
    <w:pPr>
      <w:pStyle w:val="Footer"/>
      <w:rPr>
        <w:i/>
        <w:iCs/>
        <w:sz w:val="16"/>
        <w:szCs w:val="16"/>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082544"/>
      <w:docPartObj>
        <w:docPartGallery w:val="Page Numbers (Bottom of Page)"/>
        <w:docPartUnique/>
      </w:docPartObj>
    </w:sdtPr>
    <w:sdtEndPr>
      <w:rPr>
        <w:noProof/>
        <w:sz w:val="22"/>
        <w:szCs w:val="22"/>
      </w:rPr>
    </w:sdtEndPr>
    <w:sdtContent>
      <w:p w14:paraId="1D752B95" w14:textId="77777777" w:rsidR="00654B7C" w:rsidRPr="00131A0D" w:rsidRDefault="00654B7C">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89</w:t>
        </w:r>
        <w:r w:rsidRPr="00131A0D">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C2BC5" w14:textId="5D043284"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7A2C">
      <w:rPr>
        <w:rStyle w:val="PageNumber"/>
        <w:noProof/>
      </w:rPr>
      <w:t>48</w:t>
    </w:r>
    <w:r>
      <w:rPr>
        <w:rStyle w:val="PageNumber"/>
      </w:rPr>
      <w:fldChar w:fldCharType="end"/>
    </w:r>
  </w:p>
  <w:p w14:paraId="1F27E262" w14:textId="18823FCA" w:rsidR="002247BB" w:rsidRPr="00DF2C66" w:rsidRDefault="002247BB" w:rsidP="00642B26">
    <w:pPr>
      <w:pStyle w:val="Footer"/>
      <w:rPr>
        <w:i/>
        <w:iCs/>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A4C1" w14:textId="40C70D9C" w:rsidR="002247BB" w:rsidRPr="0013286F" w:rsidRDefault="002247BB" w:rsidP="0049493F">
    <w:pPr>
      <w:pStyle w:val="Footer"/>
      <w:tabs>
        <w:tab w:val="center" w:pos="7380"/>
      </w:tabs>
      <w:rPr>
        <w:sz w:val="22"/>
        <w:szCs w:val="22"/>
      </w:rPr>
    </w:pPr>
    <w:r>
      <w:rPr>
        <w:sz w:val="22"/>
        <w:szCs w:val="22"/>
      </w:rPr>
      <w:tab/>
    </w:r>
    <w:r w:rsidRPr="0013286F">
      <w:rPr>
        <w:sz w:val="22"/>
        <w:szCs w:val="22"/>
      </w:rPr>
      <w:fldChar w:fldCharType="begin"/>
    </w:r>
    <w:r w:rsidRPr="0013286F">
      <w:rPr>
        <w:sz w:val="22"/>
        <w:szCs w:val="22"/>
      </w:rPr>
      <w:instrText xml:space="preserve"> PAGE   \* MERGEFORMAT </w:instrText>
    </w:r>
    <w:r w:rsidRPr="0013286F">
      <w:rPr>
        <w:sz w:val="22"/>
        <w:szCs w:val="22"/>
      </w:rPr>
      <w:fldChar w:fldCharType="separate"/>
    </w:r>
    <w:r w:rsidR="00017A2C">
      <w:rPr>
        <w:noProof/>
        <w:sz w:val="22"/>
        <w:szCs w:val="22"/>
      </w:rPr>
      <w:t>45</w:t>
    </w:r>
    <w:r w:rsidRPr="0013286F">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2241643"/>
      <w:docPartObj>
        <w:docPartGallery w:val="Page Numbers (Bottom of Page)"/>
        <w:docPartUnique/>
      </w:docPartObj>
    </w:sdtPr>
    <w:sdtEndPr>
      <w:rPr>
        <w:noProof/>
        <w:sz w:val="22"/>
        <w:szCs w:val="22"/>
      </w:rPr>
    </w:sdtEndPr>
    <w:sdtContent>
      <w:p w14:paraId="2AE77763" w14:textId="761DCD08" w:rsidR="002247BB" w:rsidRPr="00131A0D" w:rsidRDefault="002247BB">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sidR="00017A2C">
          <w:rPr>
            <w:noProof/>
            <w:sz w:val="22"/>
            <w:szCs w:val="22"/>
          </w:rPr>
          <w:t>49</w:t>
        </w:r>
        <w:r w:rsidRPr="00131A0D">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7CB03" w14:textId="35F8B01D"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7A2C">
      <w:rPr>
        <w:rStyle w:val="PageNumber"/>
        <w:noProof/>
      </w:rPr>
      <w:t>93</w:t>
    </w:r>
    <w:r>
      <w:rPr>
        <w:rStyle w:val="PageNumber"/>
      </w:rPr>
      <w:fldChar w:fldCharType="end"/>
    </w:r>
  </w:p>
  <w:p w14:paraId="3353FBB5" w14:textId="2BC08841" w:rsidR="002247BB" w:rsidRPr="00DF2C66" w:rsidRDefault="002247BB" w:rsidP="00766B60">
    <w:pPr>
      <w:pStyle w:val="Footer"/>
      <w:rPr>
        <w:i/>
        <w:iCs/>
        <w:sz w:val="10"/>
        <w:szCs w:val="1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388668"/>
      <w:docPartObj>
        <w:docPartGallery w:val="Page Numbers (Bottom of Page)"/>
        <w:docPartUnique/>
      </w:docPartObj>
    </w:sdtPr>
    <w:sdtEndPr>
      <w:rPr>
        <w:noProof/>
        <w:sz w:val="22"/>
        <w:szCs w:val="22"/>
      </w:rPr>
    </w:sdtEndPr>
    <w:sdtContent>
      <w:p w14:paraId="64A50496" w14:textId="45E9E2C2" w:rsidR="002247BB" w:rsidRPr="00131A0D" w:rsidRDefault="002247BB">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sidR="00017A2C">
          <w:rPr>
            <w:noProof/>
            <w:sz w:val="22"/>
            <w:szCs w:val="22"/>
          </w:rPr>
          <w:t>89</w:t>
        </w:r>
        <w:r w:rsidRPr="00131A0D">
          <w:rPr>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26673" w14:textId="77777777" w:rsidR="00654B7C" w:rsidRDefault="00654B7C"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93</w:t>
    </w:r>
    <w:r>
      <w:rPr>
        <w:rStyle w:val="PageNumber"/>
      </w:rPr>
      <w:fldChar w:fldCharType="end"/>
    </w:r>
  </w:p>
  <w:p w14:paraId="6F91428F" w14:textId="77777777" w:rsidR="00654B7C" w:rsidRPr="00DF2C66" w:rsidRDefault="00654B7C" w:rsidP="00551B49">
    <w:pPr>
      <w:pStyle w:val="Footer"/>
      <w:rPr>
        <w:i/>
        <w:iCs/>
        <w:sz w:val="10"/>
        <w:szCs w:val="1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332079"/>
      <w:docPartObj>
        <w:docPartGallery w:val="Page Numbers (Bottom of Page)"/>
        <w:docPartUnique/>
      </w:docPartObj>
    </w:sdtPr>
    <w:sdtEndPr>
      <w:rPr>
        <w:noProof/>
        <w:sz w:val="22"/>
        <w:szCs w:val="22"/>
      </w:rPr>
    </w:sdtEndPr>
    <w:sdtContent>
      <w:p w14:paraId="608C36EA" w14:textId="77777777" w:rsidR="00654B7C" w:rsidRPr="00131A0D" w:rsidRDefault="00654B7C">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89</w:t>
        </w:r>
        <w:r w:rsidRPr="00131A0D">
          <w:rPr>
            <w:noProof/>
            <w:sz w:val="22"/>
            <w:szCs w:val="22"/>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2F293" w14:textId="77777777" w:rsidR="00CC24E0" w:rsidRDefault="00CC24E0"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93</w:t>
    </w:r>
    <w:r>
      <w:rPr>
        <w:rStyle w:val="PageNumber"/>
      </w:rPr>
      <w:fldChar w:fldCharType="end"/>
    </w:r>
  </w:p>
  <w:p w14:paraId="1C20E193" w14:textId="77777777" w:rsidR="00CC24E0" w:rsidRPr="00DF2C66" w:rsidRDefault="00CC24E0" w:rsidP="00551B49">
    <w:pPr>
      <w:pStyle w:val="Footer"/>
      <w:rPr>
        <w:i/>
        <w:iCs/>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33CA6" w14:textId="77777777" w:rsidR="00542935" w:rsidRDefault="00542935">
      <w:r>
        <w:separator/>
      </w:r>
    </w:p>
  </w:footnote>
  <w:footnote w:type="continuationSeparator" w:id="0">
    <w:p w14:paraId="29839E24" w14:textId="77777777" w:rsidR="00542935" w:rsidRDefault="00542935">
      <w:r>
        <w:continuationSeparator/>
      </w:r>
    </w:p>
  </w:footnote>
  <w:footnote w:type="continuationNotice" w:id="1">
    <w:p w14:paraId="4BBCA025" w14:textId="77777777" w:rsidR="00542935" w:rsidRDefault="005429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F9E5" w14:textId="76BD1B4E" w:rsidR="00BE2930" w:rsidRDefault="00BE2930" w:rsidP="00BE2930">
    <w:pPr>
      <w:pStyle w:val="acctmainheading"/>
      <w:tabs>
        <w:tab w:val="left" w:pos="9000"/>
        <w:tab w:val="left" w:pos="10350"/>
      </w:tabs>
      <w:spacing w:after="0" w:line="240" w:lineRule="atLeast"/>
      <w:ind w:right="-535"/>
    </w:pPr>
    <w:r>
      <w:t>Thai Credit Bank Public Company Limited and its Subsidiary</w:t>
    </w:r>
  </w:p>
  <w:p w14:paraId="2BE141D6" w14:textId="0F9E9050" w:rsidR="000D3C86" w:rsidRDefault="000D3C86" w:rsidP="000D3C86">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006046B1">
      <w:rPr>
        <w:sz w:val="24"/>
        <w:szCs w:val="24"/>
      </w:rPr>
      <w:t xml:space="preserve">interim </w:t>
    </w:r>
    <w:r w:rsidRPr="0093722D">
      <w:rPr>
        <w:sz w:val="24"/>
        <w:szCs w:val="24"/>
      </w:rPr>
      <w:t>financial statements</w:t>
    </w:r>
  </w:p>
  <w:p w14:paraId="0BC369C8" w14:textId="77777777" w:rsidR="006046B1" w:rsidRDefault="000D3C86" w:rsidP="000D3C86">
    <w:pPr>
      <w:pStyle w:val="acctmainheading"/>
      <w:spacing w:after="0" w:line="240" w:lineRule="atLeast"/>
      <w:ind w:right="-535"/>
      <w:rPr>
        <w:bCs/>
        <w:sz w:val="24"/>
        <w:szCs w:val="24"/>
        <w:lang w:val="en-US" w:bidi="th-TH"/>
      </w:rPr>
    </w:pPr>
    <w:r w:rsidRPr="00607A05">
      <w:rPr>
        <w:bCs/>
        <w:sz w:val="24"/>
        <w:szCs w:val="24"/>
        <w:lang w:val="en-US" w:bidi="th-TH"/>
      </w:rPr>
      <w:t xml:space="preserve">For the </w:t>
    </w:r>
    <w:r w:rsidR="006046B1">
      <w:rPr>
        <w:bCs/>
        <w:sz w:val="24"/>
        <w:szCs w:val="24"/>
        <w:lang w:val="en-US" w:bidi="th-TH"/>
      </w:rPr>
      <w:t xml:space="preserve">six-month period ended 30 June 2025 and </w:t>
    </w:r>
  </w:p>
  <w:p w14:paraId="7BA7867B" w14:textId="17361437" w:rsidR="000D3C86" w:rsidRDefault="006046B1" w:rsidP="000D3C86">
    <w:pPr>
      <w:pStyle w:val="acctmainheading"/>
      <w:spacing w:after="0" w:line="240" w:lineRule="atLeast"/>
      <w:ind w:right="-535"/>
      <w:rPr>
        <w:sz w:val="24"/>
        <w:szCs w:val="24"/>
      </w:rPr>
    </w:pPr>
    <w:r>
      <w:rPr>
        <w:bCs/>
        <w:sz w:val="24"/>
        <w:szCs w:val="24"/>
        <w:lang w:val="en-US" w:bidi="th-TH"/>
      </w:rPr>
      <w:t>For the three-month period ended 30 June 2025 (Unaudited)</w:t>
    </w:r>
  </w:p>
  <w:p w14:paraId="6D61601D" w14:textId="77777777" w:rsidR="00191EA1" w:rsidRPr="009D7891" w:rsidRDefault="00191EA1" w:rsidP="00BE2930">
    <w:pPr>
      <w:pStyle w:val="acctmainheading"/>
      <w:spacing w:after="0" w:line="240" w:lineRule="atLeast"/>
      <w:ind w:right="-535"/>
      <w:rPr>
        <w:sz w:val="24"/>
        <w:szCs w:val="24"/>
      </w:rPr>
    </w:pPr>
  </w:p>
  <w:p w14:paraId="2FCA7195" w14:textId="77777777" w:rsidR="00BE2930" w:rsidRPr="00B30501" w:rsidRDefault="00BE2930" w:rsidP="00BE2930">
    <w:pPr>
      <w:pStyle w:val="Header"/>
      <w:spacing w:line="240" w:lineRule="atLeast"/>
      <w:jc w:val="left"/>
      <w:rPr>
        <w:b/>
        <w:bCs/>
        <w:i w:val="0"/>
        <w:iCs/>
        <w:sz w:val="24"/>
        <w:szCs w:val="24"/>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F39AD" w14:textId="77777777" w:rsidR="00654B7C" w:rsidRPr="001C6132" w:rsidRDefault="00654B7C" w:rsidP="001179A2">
    <w:pPr>
      <w:pStyle w:val="acctmainheading"/>
      <w:tabs>
        <w:tab w:val="left" w:pos="9000"/>
        <w:tab w:val="left" w:pos="10350"/>
      </w:tabs>
      <w:spacing w:after="0" w:line="240" w:lineRule="atLeast"/>
      <w:ind w:right="-535"/>
    </w:pPr>
    <w:r>
      <w:t>Thai Credit Bank Public Company Limited and its Subsidiary</w:t>
    </w:r>
  </w:p>
  <w:p w14:paraId="0BFC315C" w14:textId="77777777" w:rsidR="004C2750" w:rsidRDefault="004C2750" w:rsidP="004C2750">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interim </w:t>
    </w:r>
    <w:r w:rsidRPr="0093722D">
      <w:rPr>
        <w:sz w:val="24"/>
        <w:szCs w:val="24"/>
      </w:rPr>
      <w:t>financial statements</w:t>
    </w:r>
  </w:p>
  <w:p w14:paraId="64FE4699" w14:textId="77777777" w:rsidR="004C2750" w:rsidRDefault="004C2750" w:rsidP="004C2750">
    <w:pPr>
      <w:pStyle w:val="acctmainheading"/>
      <w:spacing w:after="0" w:line="240" w:lineRule="atLeast"/>
      <w:ind w:right="-535"/>
      <w:rPr>
        <w:bCs/>
        <w:sz w:val="24"/>
        <w:szCs w:val="24"/>
        <w:lang w:val="en-US" w:bidi="th-TH"/>
      </w:rPr>
    </w:pPr>
    <w:r w:rsidRPr="00607A05">
      <w:rPr>
        <w:bCs/>
        <w:sz w:val="24"/>
        <w:szCs w:val="24"/>
        <w:lang w:val="en-US" w:bidi="th-TH"/>
      </w:rPr>
      <w:t xml:space="preserve">For the </w:t>
    </w:r>
    <w:r>
      <w:rPr>
        <w:bCs/>
        <w:sz w:val="24"/>
        <w:szCs w:val="24"/>
        <w:lang w:val="en-US" w:bidi="th-TH"/>
      </w:rPr>
      <w:t xml:space="preserve">six-month period ended 30 June 2025 and </w:t>
    </w:r>
  </w:p>
  <w:p w14:paraId="09E753EC" w14:textId="77777777" w:rsidR="004C2750" w:rsidRDefault="004C2750" w:rsidP="004C2750">
    <w:pPr>
      <w:pStyle w:val="acctmainheading"/>
      <w:spacing w:after="0" w:line="240" w:lineRule="atLeast"/>
      <w:ind w:right="-535"/>
      <w:rPr>
        <w:sz w:val="24"/>
        <w:szCs w:val="24"/>
      </w:rPr>
    </w:pPr>
    <w:r>
      <w:rPr>
        <w:bCs/>
        <w:sz w:val="24"/>
        <w:szCs w:val="24"/>
        <w:lang w:val="en-US" w:bidi="th-TH"/>
      </w:rPr>
      <w:t>For the three-month period ended 30 June 2025 (Unaudited)</w:t>
    </w:r>
  </w:p>
  <w:p w14:paraId="1FA2B991" w14:textId="77777777" w:rsidR="00654B7C" w:rsidRDefault="00654B7C" w:rsidP="0044620F">
    <w:pPr>
      <w:pStyle w:val="acctmainheading"/>
      <w:spacing w:after="0" w:line="240" w:lineRule="atLeast"/>
      <w:ind w:right="-533"/>
      <w:rPr>
        <w:rFonts w:cs="Times New Roman"/>
        <w:sz w:val="24"/>
        <w:szCs w:val="24"/>
      </w:rPr>
    </w:pPr>
  </w:p>
  <w:p w14:paraId="40B5B07D" w14:textId="77777777" w:rsidR="00654B7C" w:rsidRPr="00BA507B" w:rsidRDefault="00654B7C" w:rsidP="0044620F">
    <w:pPr>
      <w:pStyle w:val="acctmainheading"/>
      <w:spacing w:after="0" w:line="240" w:lineRule="atLeast"/>
      <w:ind w:right="-535"/>
      <w:rPr>
        <w:rFonts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F67D6" w14:textId="77777777" w:rsidR="004D779B" w:rsidRDefault="004D779B" w:rsidP="004D779B">
    <w:pPr>
      <w:pStyle w:val="acctmainheading"/>
      <w:tabs>
        <w:tab w:val="left" w:pos="9000"/>
        <w:tab w:val="left" w:pos="10350"/>
      </w:tabs>
      <w:spacing w:after="0" w:line="240" w:lineRule="atLeast"/>
      <w:ind w:right="-535"/>
    </w:pPr>
    <w:r>
      <w:t>Thai Credit Bank Public Company Limited and its Subsidiary</w:t>
    </w:r>
  </w:p>
  <w:p w14:paraId="2A60F710" w14:textId="77777777" w:rsidR="004C2750" w:rsidRDefault="004C2750" w:rsidP="004C2750">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interim </w:t>
    </w:r>
    <w:r w:rsidRPr="0093722D">
      <w:rPr>
        <w:sz w:val="24"/>
        <w:szCs w:val="24"/>
      </w:rPr>
      <w:t>financial statements</w:t>
    </w:r>
  </w:p>
  <w:p w14:paraId="64F2F1E2" w14:textId="77777777" w:rsidR="004C2750" w:rsidRDefault="004C2750" w:rsidP="004C2750">
    <w:pPr>
      <w:pStyle w:val="acctmainheading"/>
      <w:spacing w:after="0" w:line="240" w:lineRule="atLeast"/>
      <w:ind w:right="-535"/>
      <w:rPr>
        <w:bCs/>
        <w:sz w:val="24"/>
        <w:szCs w:val="24"/>
        <w:lang w:val="en-US" w:bidi="th-TH"/>
      </w:rPr>
    </w:pPr>
    <w:r w:rsidRPr="00607A05">
      <w:rPr>
        <w:bCs/>
        <w:sz w:val="24"/>
        <w:szCs w:val="24"/>
        <w:lang w:val="en-US" w:bidi="th-TH"/>
      </w:rPr>
      <w:t xml:space="preserve">For the </w:t>
    </w:r>
    <w:r>
      <w:rPr>
        <w:bCs/>
        <w:sz w:val="24"/>
        <w:szCs w:val="24"/>
        <w:lang w:val="en-US" w:bidi="th-TH"/>
      </w:rPr>
      <w:t xml:space="preserve">six-month period ended 30 June 2025 and </w:t>
    </w:r>
  </w:p>
  <w:p w14:paraId="57365978" w14:textId="77777777" w:rsidR="004C2750" w:rsidRDefault="004C2750" w:rsidP="004C2750">
    <w:pPr>
      <w:pStyle w:val="acctmainheading"/>
      <w:spacing w:after="0" w:line="240" w:lineRule="atLeast"/>
      <w:ind w:right="-535"/>
      <w:rPr>
        <w:sz w:val="24"/>
        <w:szCs w:val="24"/>
      </w:rPr>
    </w:pPr>
    <w:r>
      <w:rPr>
        <w:bCs/>
        <w:sz w:val="24"/>
        <w:szCs w:val="24"/>
        <w:lang w:val="en-US" w:bidi="th-TH"/>
      </w:rPr>
      <w:t>For the three-month period ended 30 June 2025 (Unaudited)</w:t>
    </w:r>
  </w:p>
  <w:p w14:paraId="54045290" w14:textId="77777777" w:rsidR="0044620F" w:rsidRDefault="0044620F" w:rsidP="0044620F">
    <w:pPr>
      <w:pStyle w:val="acctmainheading"/>
      <w:spacing w:after="0" w:line="240" w:lineRule="atLeast"/>
      <w:ind w:right="-533"/>
      <w:rPr>
        <w:rFonts w:cs="Times New Roman"/>
        <w:sz w:val="24"/>
        <w:szCs w:val="24"/>
      </w:rPr>
    </w:pPr>
  </w:p>
  <w:p w14:paraId="274D3218" w14:textId="77777777" w:rsidR="002247BB" w:rsidRPr="005A5753" w:rsidRDefault="002247BB" w:rsidP="00161F28">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B4F15" w14:textId="77777777" w:rsidR="00E64A2F" w:rsidRDefault="00E64A2F" w:rsidP="00E64A2F">
    <w:pPr>
      <w:pStyle w:val="acctmainheading"/>
      <w:tabs>
        <w:tab w:val="left" w:pos="9000"/>
        <w:tab w:val="left" w:pos="10350"/>
      </w:tabs>
      <w:spacing w:after="0" w:line="240" w:lineRule="atLeast"/>
      <w:ind w:right="-535"/>
    </w:pPr>
    <w:bookmarkStart w:id="2" w:name="_Hlk117243281"/>
    <w:bookmarkStart w:id="3" w:name="_Hlk117243282"/>
    <w:r>
      <w:t>Thai Credit Bank Public Company Limited and its Subsidiary</w:t>
    </w:r>
  </w:p>
  <w:p w14:paraId="2359773C" w14:textId="77777777" w:rsidR="004C2750" w:rsidRDefault="004C2750" w:rsidP="004C2750">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interim </w:t>
    </w:r>
    <w:r w:rsidRPr="0093722D">
      <w:rPr>
        <w:sz w:val="24"/>
        <w:szCs w:val="24"/>
      </w:rPr>
      <w:t>financial statements</w:t>
    </w:r>
  </w:p>
  <w:p w14:paraId="3A3FF1F8" w14:textId="77777777" w:rsidR="004C2750" w:rsidRDefault="004C2750" w:rsidP="004C2750">
    <w:pPr>
      <w:pStyle w:val="acctmainheading"/>
      <w:spacing w:after="0" w:line="240" w:lineRule="atLeast"/>
      <w:ind w:right="-535"/>
      <w:rPr>
        <w:bCs/>
        <w:sz w:val="24"/>
        <w:szCs w:val="24"/>
        <w:lang w:val="en-US" w:bidi="th-TH"/>
      </w:rPr>
    </w:pPr>
    <w:r w:rsidRPr="00607A05">
      <w:rPr>
        <w:bCs/>
        <w:sz w:val="24"/>
        <w:szCs w:val="24"/>
        <w:lang w:val="en-US" w:bidi="th-TH"/>
      </w:rPr>
      <w:t xml:space="preserve">For the </w:t>
    </w:r>
    <w:r>
      <w:rPr>
        <w:bCs/>
        <w:sz w:val="24"/>
        <w:szCs w:val="24"/>
        <w:lang w:val="en-US" w:bidi="th-TH"/>
      </w:rPr>
      <w:t xml:space="preserve">six-month period ended 30 June 2025 and </w:t>
    </w:r>
  </w:p>
  <w:p w14:paraId="42328146" w14:textId="77777777" w:rsidR="004C2750" w:rsidRDefault="004C2750" w:rsidP="004C2750">
    <w:pPr>
      <w:pStyle w:val="acctmainheading"/>
      <w:spacing w:after="0" w:line="240" w:lineRule="atLeast"/>
      <w:ind w:right="-535"/>
      <w:rPr>
        <w:sz w:val="24"/>
        <w:szCs w:val="24"/>
      </w:rPr>
    </w:pPr>
    <w:r>
      <w:rPr>
        <w:bCs/>
        <w:sz w:val="24"/>
        <w:szCs w:val="24"/>
        <w:lang w:val="en-US" w:bidi="th-TH"/>
      </w:rPr>
      <w:t>For the three-month period ended 30 June 2025 (Unaudited)</w:t>
    </w:r>
  </w:p>
  <w:p w14:paraId="6408ECFD" w14:textId="7EE9D57A" w:rsidR="002247BB" w:rsidRDefault="002247BB" w:rsidP="00280783">
    <w:pPr>
      <w:pStyle w:val="acctmainheading"/>
      <w:spacing w:after="0" w:line="240" w:lineRule="atLeast"/>
      <w:ind w:right="-533"/>
      <w:rPr>
        <w:rFonts w:cs="Times New Roman"/>
        <w:sz w:val="24"/>
        <w:szCs w:val="24"/>
      </w:rPr>
    </w:pPr>
  </w:p>
  <w:bookmarkEnd w:id="2"/>
  <w:bookmarkEnd w:id="3"/>
  <w:p w14:paraId="6BAF99EF" w14:textId="77777777" w:rsidR="008556B3" w:rsidRPr="00BA507B" w:rsidRDefault="008556B3" w:rsidP="00280783">
    <w:pPr>
      <w:pStyle w:val="acctmainheading"/>
      <w:spacing w:after="0" w:line="240" w:lineRule="atLeast"/>
      <w:ind w:right="-533"/>
      <w:rPr>
        <w:rFonts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1B5D9" w14:textId="77777777" w:rsidR="00842312" w:rsidRDefault="00842312" w:rsidP="00842312">
    <w:pPr>
      <w:pStyle w:val="acctmainheading"/>
      <w:tabs>
        <w:tab w:val="left" w:pos="9000"/>
        <w:tab w:val="left" w:pos="10350"/>
      </w:tabs>
      <w:spacing w:after="0" w:line="240" w:lineRule="atLeast"/>
      <w:ind w:right="-535"/>
    </w:pPr>
    <w:r>
      <w:t>Thai Credit Bank Public Company Limited and its Subsidiary</w:t>
    </w:r>
  </w:p>
  <w:p w14:paraId="0C82F124" w14:textId="77777777" w:rsidR="004C2750" w:rsidRDefault="004C2750" w:rsidP="004C2750">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interim </w:t>
    </w:r>
    <w:r w:rsidRPr="0093722D">
      <w:rPr>
        <w:sz w:val="24"/>
        <w:szCs w:val="24"/>
      </w:rPr>
      <w:t>financial statements</w:t>
    </w:r>
  </w:p>
  <w:p w14:paraId="1669B3DE" w14:textId="77777777" w:rsidR="004C2750" w:rsidRDefault="004C2750" w:rsidP="004C2750">
    <w:pPr>
      <w:pStyle w:val="acctmainheading"/>
      <w:spacing w:after="0" w:line="240" w:lineRule="atLeast"/>
      <w:ind w:right="-535"/>
      <w:rPr>
        <w:bCs/>
        <w:sz w:val="24"/>
        <w:szCs w:val="24"/>
        <w:lang w:val="en-US" w:bidi="th-TH"/>
      </w:rPr>
    </w:pPr>
    <w:r w:rsidRPr="00607A05">
      <w:rPr>
        <w:bCs/>
        <w:sz w:val="24"/>
        <w:szCs w:val="24"/>
        <w:lang w:val="en-US" w:bidi="th-TH"/>
      </w:rPr>
      <w:t xml:space="preserve">For the </w:t>
    </w:r>
    <w:r>
      <w:rPr>
        <w:bCs/>
        <w:sz w:val="24"/>
        <w:szCs w:val="24"/>
        <w:lang w:val="en-US" w:bidi="th-TH"/>
      </w:rPr>
      <w:t xml:space="preserve">six-month period ended 30 June 2025 and </w:t>
    </w:r>
  </w:p>
  <w:p w14:paraId="7026118E" w14:textId="77777777" w:rsidR="004C2750" w:rsidRDefault="004C2750" w:rsidP="004C2750">
    <w:pPr>
      <w:pStyle w:val="acctmainheading"/>
      <w:spacing w:after="0" w:line="240" w:lineRule="atLeast"/>
      <w:ind w:right="-535"/>
      <w:rPr>
        <w:sz w:val="24"/>
        <w:szCs w:val="24"/>
      </w:rPr>
    </w:pPr>
    <w:r>
      <w:rPr>
        <w:bCs/>
        <w:sz w:val="24"/>
        <w:szCs w:val="24"/>
        <w:lang w:val="en-US" w:bidi="th-TH"/>
      </w:rPr>
      <w:t>For the three-month period ended 30 June 2025 (Unaudited)</w:t>
    </w:r>
  </w:p>
  <w:p w14:paraId="74FAEB4B" w14:textId="77777777" w:rsidR="0044620F" w:rsidRDefault="0044620F" w:rsidP="0044620F">
    <w:pPr>
      <w:pStyle w:val="acctmainheading"/>
      <w:spacing w:after="0" w:line="240" w:lineRule="atLeast"/>
      <w:ind w:right="-533"/>
      <w:rPr>
        <w:rFonts w:cs="Times New Roman"/>
        <w:sz w:val="24"/>
        <w:szCs w:val="24"/>
      </w:rPr>
    </w:pPr>
  </w:p>
  <w:p w14:paraId="592183CC" w14:textId="77777777" w:rsidR="0044620F" w:rsidRPr="00BA507B" w:rsidRDefault="0044620F" w:rsidP="0044620F">
    <w:pPr>
      <w:pStyle w:val="acctmainheading"/>
      <w:spacing w:after="0" w:line="240" w:lineRule="atLeast"/>
      <w:ind w:right="-533"/>
      <w:rPr>
        <w:rFonts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D448" w14:textId="77777777" w:rsidR="001179A2" w:rsidRDefault="001179A2" w:rsidP="001179A2">
    <w:pPr>
      <w:pStyle w:val="acctmainheading"/>
      <w:tabs>
        <w:tab w:val="left" w:pos="9000"/>
        <w:tab w:val="left" w:pos="10350"/>
      </w:tabs>
      <w:spacing w:after="0" w:line="240" w:lineRule="atLeast"/>
      <w:ind w:right="-535"/>
    </w:pPr>
    <w:r>
      <w:t>Thai Credit Bank Public Company Limited and its Subsidiary</w:t>
    </w:r>
  </w:p>
  <w:p w14:paraId="53AFE892" w14:textId="77777777" w:rsidR="004C2750" w:rsidRDefault="004C2750" w:rsidP="004C2750">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interim </w:t>
    </w:r>
    <w:r w:rsidRPr="0093722D">
      <w:rPr>
        <w:sz w:val="24"/>
        <w:szCs w:val="24"/>
      </w:rPr>
      <w:t>financial statements</w:t>
    </w:r>
  </w:p>
  <w:p w14:paraId="1E79FD7C" w14:textId="77777777" w:rsidR="004C2750" w:rsidRDefault="004C2750" w:rsidP="004C2750">
    <w:pPr>
      <w:pStyle w:val="acctmainheading"/>
      <w:spacing w:after="0" w:line="240" w:lineRule="atLeast"/>
      <w:ind w:right="-535"/>
      <w:rPr>
        <w:bCs/>
        <w:sz w:val="24"/>
        <w:szCs w:val="24"/>
        <w:lang w:val="en-US" w:bidi="th-TH"/>
      </w:rPr>
    </w:pPr>
    <w:r w:rsidRPr="00607A05">
      <w:rPr>
        <w:bCs/>
        <w:sz w:val="24"/>
        <w:szCs w:val="24"/>
        <w:lang w:val="en-US" w:bidi="th-TH"/>
      </w:rPr>
      <w:t xml:space="preserve">For the </w:t>
    </w:r>
    <w:r>
      <w:rPr>
        <w:bCs/>
        <w:sz w:val="24"/>
        <w:szCs w:val="24"/>
        <w:lang w:val="en-US" w:bidi="th-TH"/>
      </w:rPr>
      <w:t xml:space="preserve">six-month period ended 30 June 2025 and </w:t>
    </w:r>
  </w:p>
  <w:p w14:paraId="48FE4CB9" w14:textId="77777777" w:rsidR="004C2750" w:rsidRDefault="004C2750" w:rsidP="004C2750">
    <w:pPr>
      <w:pStyle w:val="acctmainheading"/>
      <w:spacing w:after="0" w:line="240" w:lineRule="atLeast"/>
      <w:ind w:right="-535"/>
      <w:rPr>
        <w:sz w:val="24"/>
        <w:szCs w:val="24"/>
      </w:rPr>
    </w:pPr>
    <w:r>
      <w:rPr>
        <w:bCs/>
        <w:sz w:val="24"/>
        <w:szCs w:val="24"/>
        <w:lang w:val="en-US" w:bidi="th-TH"/>
      </w:rPr>
      <w:t>For the three-month period ended 30 June 2025 (Unaudited)</w:t>
    </w:r>
  </w:p>
  <w:p w14:paraId="2D641129" w14:textId="77777777" w:rsidR="0083673B" w:rsidRDefault="0083673B" w:rsidP="0083673B">
    <w:pPr>
      <w:pStyle w:val="acctmainheading"/>
      <w:spacing w:after="0" w:line="240" w:lineRule="atLeast"/>
      <w:ind w:right="-533"/>
      <w:rPr>
        <w:rFonts w:cs="Times New Roman"/>
        <w:sz w:val="24"/>
        <w:szCs w:val="24"/>
      </w:rPr>
    </w:pPr>
  </w:p>
  <w:p w14:paraId="0182D43F" w14:textId="77777777" w:rsidR="002247BB" w:rsidRPr="005A5753" w:rsidRDefault="002247BB" w:rsidP="00161F28">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12718" w14:textId="4572DA2E" w:rsidR="001179A2" w:rsidRPr="001C6132" w:rsidRDefault="001179A2" w:rsidP="001179A2">
    <w:pPr>
      <w:pStyle w:val="acctmainheading"/>
      <w:tabs>
        <w:tab w:val="left" w:pos="9000"/>
        <w:tab w:val="left" w:pos="10350"/>
      </w:tabs>
      <w:spacing w:after="0" w:line="240" w:lineRule="atLeast"/>
      <w:ind w:right="-535"/>
    </w:pPr>
    <w:r>
      <w:t>Thai Credit Bank Public Company Limited and its Subsidiary</w:t>
    </w:r>
  </w:p>
  <w:p w14:paraId="618E3E1A" w14:textId="77777777" w:rsidR="004C2750" w:rsidRDefault="004C2750" w:rsidP="004C2750">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interim </w:t>
    </w:r>
    <w:r w:rsidRPr="0093722D">
      <w:rPr>
        <w:sz w:val="24"/>
        <w:szCs w:val="24"/>
      </w:rPr>
      <w:t>financial statements</w:t>
    </w:r>
  </w:p>
  <w:p w14:paraId="28F1492F" w14:textId="77777777" w:rsidR="004C2750" w:rsidRDefault="004C2750" w:rsidP="004C2750">
    <w:pPr>
      <w:pStyle w:val="acctmainheading"/>
      <w:spacing w:after="0" w:line="240" w:lineRule="atLeast"/>
      <w:ind w:right="-535"/>
      <w:rPr>
        <w:bCs/>
        <w:sz w:val="24"/>
        <w:szCs w:val="24"/>
        <w:lang w:val="en-US" w:bidi="th-TH"/>
      </w:rPr>
    </w:pPr>
    <w:r w:rsidRPr="00607A05">
      <w:rPr>
        <w:bCs/>
        <w:sz w:val="24"/>
        <w:szCs w:val="24"/>
        <w:lang w:val="en-US" w:bidi="th-TH"/>
      </w:rPr>
      <w:t xml:space="preserve">For the </w:t>
    </w:r>
    <w:r>
      <w:rPr>
        <w:bCs/>
        <w:sz w:val="24"/>
        <w:szCs w:val="24"/>
        <w:lang w:val="en-US" w:bidi="th-TH"/>
      </w:rPr>
      <w:t xml:space="preserve">six-month period ended 30 June 2025 and </w:t>
    </w:r>
  </w:p>
  <w:p w14:paraId="4B914C77" w14:textId="77777777" w:rsidR="004C2750" w:rsidRDefault="004C2750" w:rsidP="004C2750">
    <w:pPr>
      <w:pStyle w:val="acctmainheading"/>
      <w:spacing w:after="0" w:line="240" w:lineRule="atLeast"/>
      <w:ind w:right="-535"/>
      <w:rPr>
        <w:sz w:val="24"/>
        <w:szCs w:val="24"/>
      </w:rPr>
    </w:pPr>
    <w:r>
      <w:rPr>
        <w:bCs/>
        <w:sz w:val="24"/>
        <w:szCs w:val="24"/>
        <w:lang w:val="en-US" w:bidi="th-TH"/>
      </w:rPr>
      <w:t>For the three-month period ended 30 June 2025 (Unaudited)</w:t>
    </w:r>
  </w:p>
  <w:p w14:paraId="77EAC5C4" w14:textId="77777777" w:rsidR="0044620F" w:rsidRDefault="0044620F" w:rsidP="0044620F">
    <w:pPr>
      <w:pStyle w:val="acctmainheading"/>
      <w:spacing w:after="0" w:line="240" w:lineRule="atLeast"/>
      <w:ind w:right="-533"/>
      <w:rPr>
        <w:rFonts w:cs="Times New Roman"/>
        <w:sz w:val="24"/>
        <w:szCs w:val="24"/>
      </w:rPr>
    </w:pPr>
  </w:p>
  <w:p w14:paraId="5A88ECCD" w14:textId="77777777" w:rsidR="002247BB" w:rsidRPr="00BA507B" w:rsidRDefault="002247BB" w:rsidP="0044620F">
    <w:pPr>
      <w:pStyle w:val="acctmainheading"/>
      <w:spacing w:after="0" w:line="240" w:lineRule="atLeast"/>
      <w:ind w:right="-535"/>
      <w:rPr>
        <w:rFonts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CC1C4" w14:textId="77777777" w:rsidR="004C2750" w:rsidRDefault="004C2750" w:rsidP="001179A2">
    <w:pPr>
      <w:pStyle w:val="acctmainheading"/>
      <w:tabs>
        <w:tab w:val="left" w:pos="9000"/>
        <w:tab w:val="left" w:pos="10350"/>
      </w:tabs>
      <w:spacing w:after="0" w:line="240" w:lineRule="atLeast"/>
      <w:ind w:right="-535"/>
    </w:pPr>
    <w:r>
      <w:t>Thai Credit Bank Public Company Limited and its Subsidiary</w:t>
    </w:r>
  </w:p>
  <w:p w14:paraId="64B26FAA" w14:textId="77777777" w:rsidR="004C2750" w:rsidRDefault="004C2750" w:rsidP="004C2750">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interim </w:t>
    </w:r>
    <w:r w:rsidRPr="0093722D">
      <w:rPr>
        <w:sz w:val="24"/>
        <w:szCs w:val="24"/>
      </w:rPr>
      <w:t>financial statements</w:t>
    </w:r>
  </w:p>
  <w:p w14:paraId="2C72C971" w14:textId="77777777" w:rsidR="004C2750" w:rsidRDefault="004C2750" w:rsidP="004C2750">
    <w:pPr>
      <w:pStyle w:val="acctmainheading"/>
      <w:spacing w:after="0" w:line="240" w:lineRule="atLeast"/>
      <w:ind w:right="-535"/>
      <w:rPr>
        <w:bCs/>
        <w:sz w:val="24"/>
        <w:szCs w:val="24"/>
        <w:lang w:val="en-US" w:bidi="th-TH"/>
      </w:rPr>
    </w:pPr>
    <w:r w:rsidRPr="00607A05">
      <w:rPr>
        <w:bCs/>
        <w:sz w:val="24"/>
        <w:szCs w:val="24"/>
        <w:lang w:val="en-US" w:bidi="th-TH"/>
      </w:rPr>
      <w:t xml:space="preserve">For the </w:t>
    </w:r>
    <w:r>
      <w:rPr>
        <w:bCs/>
        <w:sz w:val="24"/>
        <w:szCs w:val="24"/>
        <w:lang w:val="en-US" w:bidi="th-TH"/>
      </w:rPr>
      <w:t xml:space="preserve">six-month period ended 30 June 2025 and </w:t>
    </w:r>
  </w:p>
  <w:p w14:paraId="4AA6B11E" w14:textId="77777777" w:rsidR="004C2750" w:rsidRDefault="004C2750" w:rsidP="004C2750">
    <w:pPr>
      <w:pStyle w:val="acctmainheading"/>
      <w:spacing w:after="0" w:line="240" w:lineRule="atLeast"/>
      <w:ind w:right="-535"/>
      <w:rPr>
        <w:sz w:val="24"/>
        <w:szCs w:val="24"/>
      </w:rPr>
    </w:pPr>
    <w:r>
      <w:rPr>
        <w:bCs/>
        <w:sz w:val="24"/>
        <w:szCs w:val="24"/>
        <w:lang w:val="en-US" w:bidi="th-TH"/>
      </w:rPr>
      <w:t>For the three-month period ended 30 June 2025 (Unaudited)</w:t>
    </w:r>
  </w:p>
  <w:p w14:paraId="77E5A728" w14:textId="77777777" w:rsidR="004C2750" w:rsidRDefault="004C2750" w:rsidP="0083673B">
    <w:pPr>
      <w:pStyle w:val="acctmainheading"/>
      <w:spacing w:after="0" w:line="240" w:lineRule="atLeast"/>
      <w:ind w:right="-533"/>
      <w:rPr>
        <w:rFonts w:cs="Times New Roman"/>
        <w:sz w:val="24"/>
        <w:szCs w:val="24"/>
      </w:rPr>
    </w:pPr>
  </w:p>
  <w:p w14:paraId="404AB2E0" w14:textId="77777777" w:rsidR="004C2750" w:rsidRPr="005A5753" w:rsidRDefault="004C2750" w:rsidP="00161F28">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94F6F" w14:textId="77777777" w:rsidR="00654B7C" w:rsidRPr="001C6132" w:rsidRDefault="00654B7C" w:rsidP="001179A2">
    <w:pPr>
      <w:pStyle w:val="acctmainheading"/>
      <w:tabs>
        <w:tab w:val="left" w:pos="9000"/>
        <w:tab w:val="left" w:pos="10350"/>
      </w:tabs>
      <w:spacing w:after="0" w:line="240" w:lineRule="atLeast"/>
      <w:ind w:right="-535"/>
    </w:pPr>
    <w:r>
      <w:t>Thai Credit Bank Public Company Limited and its Subsidiary</w:t>
    </w:r>
  </w:p>
  <w:p w14:paraId="4C98F404" w14:textId="77777777" w:rsidR="004C2750" w:rsidRDefault="004C2750" w:rsidP="004C2750">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interim </w:t>
    </w:r>
    <w:r w:rsidRPr="0093722D">
      <w:rPr>
        <w:sz w:val="24"/>
        <w:szCs w:val="24"/>
      </w:rPr>
      <w:t>financial statements</w:t>
    </w:r>
  </w:p>
  <w:p w14:paraId="22D60EE7" w14:textId="77777777" w:rsidR="004C2750" w:rsidRDefault="004C2750" w:rsidP="004C2750">
    <w:pPr>
      <w:pStyle w:val="acctmainheading"/>
      <w:spacing w:after="0" w:line="240" w:lineRule="atLeast"/>
      <w:ind w:right="-535"/>
      <w:rPr>
        <w:bCs/>
        <w:sz w:val="24"/>
        <w:szCs w:val="24"/>
        <w:lang w:val="en-US" w:bidi="th-TH"/>
      </w:rPr>
    </w:pPr>
    <w:r w:rsidRPr="00607A05">
      <w:rPr>
        <w:bCs/>
        <w:sz w:val="24"/>
        <w:szCs w:val="24"/>
        <w:lang w:val="en-US" w:bidi="th-TH"/>
      </w:rPr>
      <w:t xml:space="preserve">For the </w:t>
    </w:r>
    <w:r>
      <w:rPr>
        <w:bCs/>
        <w:sz w:val="24"/>
        <w:szCs w:val="24"/>
        <w:lang w:val="en-US" w:bidi="th-TH"/>
      </w:rPr>
      <w:t xml:space="preserve">six-month period ended 30 June 2025 and </w:t>
    </w:r>
  </w:p>
  <w:p w14:paraId="09067868" w14:textId="77777777" w:rsidR="004C2750" w:rsidRDefault="004C2750" w:rsidP="004C2750">
    <w:pPr>
      <w:pStyle w:val="acctmainheading"/>
      <w:spacing w:after="0" w:line="240" w:lineRule="atLeast"/>
      <w:ind w:right="-535"/>
      <w:rPr>
        <w:sz w:val="24"/>
        <w:szCs w:val="24"/>
      </w:rPr>
    </w:pPr>
    <w:r>
      <w:rPr>
        <w:bCs/>
        <w:sz w:val="24"/>
        <w:szCs w:val="24"/>
        <w:lang w:val="en-US" w:bidi="th-TH"/>
      </w:rPr>
      <w:t>For the three-month period ended 30 June 2025 (Unaudited)</w:t>
    </w:r>
  </w:p>
  <w:p w14:paraId="09AB39E5" w14:textId="77777777" w:rsidR="00654B7C" w:rsidRDefault="00654B7C" w:rsidP="0044620F">
    <w:pPr>
      <w:pStyle w:val="acctmainheading"/>
      <w:spacing w:after="0" w:line="240" w:lineRule="atLeast"/>
      <w:ind w:right="-533"/>
      <w:rPr>
        <w:rFonts w:cs="Times New Roman"/>
        <w:sz w:val="24"/>
        <w:szCs w:val="24"/>
      </w:rPr>
    </w:pPr>
  </w:p>
  <w:p w14:paraId="08D8C9EF" w14:textId="77777777" w:rsidR="00654B7C" w:rsidRPr="00BA507B" w:rsidRDefault="00654B7C" w:rsidP="0044620F">
    <w:pPr>
      <w:pStyle w:val="acctmainheading"/>
      <w:spacing w:after="0" w:line="240" w:lineRule="atLeast"/>
      <w:ind w:right="-535"/>
      <w:rPr>
        <w:rFonts w:cs="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1316" w14:textId="77777777" w:rsidR="00654B7C" w:rsidRDefault="00654B7C" w:rsidP="001179A2">
    <w:pPr>
      <w:pStyle w:val="acctmainheading"/>
      <w:tabs>
        <w:tab w:val="left" w:pos="9000"/>
        <w:tab w:val="left" w:pos="10350"/>
      </w:tabs>
      <w:spacing w:after="0" w:line="240" w:lineRule="atLeast"/>
      <w:ind w:right="-535"/>
    </w:pPr>
    <w:r>
      <w:t>Thai Credit Bank Public Company Limited and its Subsidiary</w:t>
    </w:r>
  </w:p>
  <w:p w14:paraId="1854942C" w14:textId="77777777" w:rsidR="004C2750" w:rsidRDefault="004C2750" w:rsidP="004C2750">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interim </w:t>
    </w:r>
    <w:r w:rsidRPr="0093722D">
      <w:rPr>
        <w:sz w:val="24"/>
        <w:szCs w:val="24"/>
      </w:rPr>
      <w:t>financial statements</w:t>
    </w:r>
  </w:p>
  <w:p w14:paraId="7FC5293B" w14:textId="77777777" w:rsidR="004C2750" w:rsidRDefault="004C2750" w:rsidP="004C2750">
    <w:pPr>
      <w:pStyle w:val="acctmainheading"/>
      <w:spacing w:after="0" w:line="240" w:lineRule="atLeast"/>
      <w:ind w:right="-535"/>
      <w:rPr>
        <w:bCs/>
        <w:sz w:val="24"/>
        <w:szCs w:val="24"/>
        <w:lang w:val="en-US" w:bidi="th-TH"/>
      </w:rPr>
    </w:pPr>
    <w:r w:rsidRPr="00607A05">
      <w:rPr>
        <w:bCs/>
        <w:sz w:val="24"/>
        <w:szCs w:val="24"/>
        <w:lang w:val="en-US" w:bidi="th-TH"/>
      </w:rPr>
      <w:t xml:space="preserve">For the </w:t>
    </w:r>
    <w:r>
      <w:rPr>
        <w:bCs/>
        <w:sz w:val="24"/>
        <w:szCs w:val="24"/>
        <w:lang w:val="en-US" w:bidi="th-TH"/>
      </w:rPr>
      <w:t xml:space="preserve">six-month period ended 30 June 2025 and </w:t>
    </w:r>
  </w:p>
  <w:p w14:paraId="49CBC70D" w14:textId="77777777" w:rsidR="004C2750" w:rsidRDefault="004C2750" w:rsidP="004C2750">
    <w:pPr>
      <w:pStyle w:val="acctmainheading"/>
      <w:spacing w:after="0" w:line="240" w:lineRule="atLeast"/>
      <w:ind w:right="-535"/>
      <w:rPr>
        <w:sz w:val="24"/>
        <w:szCs w:val="24"/>
      </w:rPr>
    </w:pPr>
    <w:r>
      <w:rPr>
        <w:bCs/>
        <w:sz w:val="24"/>
        <w:szCs w:val="24"/>
        <w:lang w:val="en-US" w:bidi="th-TH"/>
      </w:rPr>
      <w:t>For the three-month period ended 30 June 2025 (Unaudited)</w:t>
    </w:r>
  </w:p>
  <w:p w14:paraId="27EB24B2" w14:textId="77777777" w:rsidR="00654B7C" w:rsidRDefault="00654B7C" w:rsidP="0083673B">
    <w:pPr>
      <w:pStyle w:val="acctmainheading"/>
      <w:spacing w:after="0" w:line="240" w:lineRule="atLeast"/>
      <w:ind w:right="-533"/>
      <w:rPr>
        <w:rFonts w:cs="Times New Roman"/>
        <w:sz w:val="24"/>
        <w:szCs w:val="24"/>
      </w:rPr>
    </w:pPr>
  </w:p>
  <w:p w14:paraId="02EB7A5D" w14:textId="77777777" w:rsidR="00654B7C" w:rsidRPr="005A5753" w:rsidRDefault="00654B7C" w:rsidP="00161F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6C26E9B"/>
    <w:multiLevelType w:val="hybridMultilevel"/>
    <w:tmpl w:val="EBF2394A"/>
    <w:lvl w:ilvl="0" w:tplc="4C306480">
      <w:start w:val="1"/>
      <w:numFmt w:val="decimal"/>
      <w:lvlText w:val="(%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53E8130"/>
    <w:lvl w:ilvl="0">
      <w:start w:val="1"/>
      <w:numFmt w:val="decimal"/>
      <w:lvlText w:val="%1"/>
      <w:lvlJc w:val="left"/>
      <w:pPr>
        <w:tabs>
          <w:tab w:val="num" w:pos="837"/>
        </w:tabs>
        <w:ind w:left="837" w:hanging="567"/>
      </w:pPr>
      <w:rPr>
        <w:rFonts w:hint="default"/>
        <w:color w:val="auto"/>
        <w:sz w:val="22"/>
        <w:szCs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797AD4"/>
    <w:multiLevelType w:val="hybridMultilevel"/>
    <w:tmpl w:val="0C1E4C4A"/>
    <w:lvl w:ilvl="0" w:tplc="CAB6505A">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6"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6FD5149"/>
    <w:multiLevelType w:val="hybridMultilevel"/>
    <w:tmpl w:val="C1E4BE80"/>
    <w:lvl w:ilvl="0" w:tplc="E25A1EB4">
      <w:start w:val="1"/>
      <w:numFmt w:val="decimal"/>
      <w:lvlText w:val="(%1)"/>
      <w:lvlJc w:val="left"/>
      <w:pPr>
        <w:ind w:left="922" w:hanging="360"/>
      </w:pPr>
      <w:rPr>
        <w:rFonts w:hint="default"/>
        <w:i w:val="0"/>
        <w:iCs w:val="0"/>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6"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7C2EA2"/>
    <w:multiLevelType w:val="hybridMultilevel"/>
    <w:tmpl w:val="62AA8DFE"/>
    <w:lvl w:ilvl="0" w:tplc="6E764726">
      <w:start w:val="1"/>
      <w:numFmt w:val="bullet"/>
      <w:pStyle w:val="blockbullet2"/>
      <w:lvlText w:val="-"/>
      <w:lvlJc w:val="left"/>
      <w:pPr>
        <w:tabs>
          <w:tab w:val="num" w:pos="360"/>
        </w:tabs>
        <w:ind w:left="340" w:hanging="340"/>
      </w:pPr>
      <w:rPr>
        <w:rFonts w:ascii="Times New Roman" w:hAnsi="Times New Roman" w:cs="Times New Roman" w:hint="default"/>
      </w:rPr>
    </w:lvl>
    <w:lvl w:ilvl="1" w:tplc="FCC0E566" w:tentative="1">
      <w:start w:val="1"/>
      <w:numFmt w:val="bullet"/>
      <w:lvlText w:val="o"/>
      <w:lvlJc w:val="left"/>
      <w:pPr>
        <w:tabs>
          <w:tab w:val="num" w:pos="1100"/>
        </w:tabs>
        <w:ind w:left="1100" w:hanging="360"/>
      </w:pPr>
      <w:rPr>
        <w:rFonts w:ascii="Courier New" w:hAnsi="Courier New" w:hint="default"/>
      </w:rPr>
    </w:lvl>
    <w:lvl w:ilvl="2" w:tplc="2ECA5D4E" w:tentative="1">
      <w:start w:val="1"/>
      <w:numFmt w:val="bullet"/>
      <w:lvlText w:val=""/>
      <w:lvlJc w:val="left"/>
      <w:pPr>
        <w:tabs>
          <w:tab w:val="num" w:pos="1820"/>
        </w:tabs>
        <w:ind w:left="1820" w:hanging="360"/>
      </w:pPr>
      <w:rPr>
        <w:rFonts w:ascii="Wingdings" w:hAnsi="Wingdings" w:hint="default"/>
      </w:rPr>
    </w:lvl>
    <w:lvl w:ilvl="3" w:tplc="F9CA56B4" w:tentative="1">
      <w:start w:val="1"/>
      <w:numFmt w:val="bullet"/>
      <w:lvlText w:val=""/>
      <w:lvlJc w:val="left"/>
      <w:pPr>
        <w:tabs>
          <w:tab w:val="num" w:pos="2540"/>
        </w:tabs>
        <w:ind w:left="2540" w:hanging="360"/>
      </w:pPr>
      <w:rPr>
        <w:rFonts w:ascii="Symbol" w:hAnsi="Symbol" w:hint="default"/>
      </w:rPr>
    </w:lvl>
    <w:lvl w:ilvl="4" w:tplc="C504AB14" w:tentative="1">
      <w:start w:val="1"/>
      <w:numFmt w:val="bullet"/>
      <w:lvlText w:val="o"/>
      <w:lvlJc w:val="left"/>
      <w:pPr>
        <w:tabs>
          <w:tab w:val="num" w:pos="3260"/>
        </w:tabs>
        <w:ind w:left="3260" w:hanging="360"/>
      </w:pPr>
      <w:rPr>
        <w:rFonts w:ascii="Courier New" w:hAnsi="Courier New" w:hint="default"/>
      </w:rPr>
    </w:lvl>
    <w:lvl w:ilvl="5" w:tplc="BCC2FDB0" w:tentative="1">
      <w:start w:val="1"/>
      <w:numFmt w:val="bullet"/>
      <w:lvlText w:val=""/>
      <w:lvlJc w:val="left"/>
      <w:pPr>
        <w:tabs>
          <w:tab w:val="num" w:pos="3980"/>
        </w:tabs>
        <w:ind w:left="3980" w:hanging="360"/>
      </w:pPr>
      <w:rPr>
        <w:rFonts w:ascii="Wingdings" w:hAnsi="Wingdings" w:hint="default"/>
      </w:rPr>
    </w:lvl>
    <w:lvl w:ilvl="6" w:tplc="CBAADFDC" w:tentative="1">
      <w:start w:val="1"/>
      <w:numFmt w:val="bullet"/>
      <w:lvlText w:val=""/>
      <w:lvlJc w:val="left"/>
      <w:pPr>
        <w:tabs>
          <w:tab w:val="num" w:pos="4700"/>
        </w:tabs>
        <w:ind w:left="4700" w:hanging="360"/>
      </w:pPr>
      <w:rPr>
        <w:rFonts w:ascii="Symbol" w:hAnsi="Symbol" w:hint="default"/>
      </w:rPr>
    </w:lvl>
    <w:lvl w:ilvl="7" w:tplc="B7F603EC" w:tentative="1">
      <w:start w:val="1"/>
      <w:numFmt w:val="bullet"/>
      <w:lvlText w:val="o"/>
      <w:lvlJc w:val="left"/>
      <w:pPr>
        <w:tabs>
          <w:tab w:val="num" w:pos="5420"/>
        </w:tabs>
        <w:ind w:left="5420" w:hanging="360"/>
      </w:pPr>
      <w:rPr>
        <w:rFonts w:ascii="Courier New" w:hAnsi="Courier New" w:hint="default"/>
      </w:rPr>
    </w:lvl>
    <w:lvl w:ilvl="8" w:tplc="F40E8146"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6D51F8D"/>
    <w:multiLevelType w:val="multilevel"/>
    <w:tmpl w:val="A38801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4"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6" w15:restartNumberingAfterBreak="0">
    <w:nsid w:val="7B7A5493"/>
    <w:multiLevelType w:val="hybridMultilevel"/>
    <w:tmpl w:val="4B7E7CD8"/>
    <w:lvl w:ilvl="0" w:tplc="CA72ED76">
      <w:start w:val="1"/>
      <w:numFmt w:val="lowerLetter"/>
      <w:lvlText w:val="(%1)"/>
      <w:lvlJc w:val="left"/>
      <w:pPr>
        <w:ind w:left="810" w:hanging="360"/>
      </w:pPr>
      <w:rPr>
        <w:rFonts w:hint="default"/>
        <w:b/>
        <w:bCs w:val="0"/>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47" w15:restartNumberingAfterBreak="0">
    <w:nsid w:val="7BA8251D"/>
    <w:multiLevelType w:val="hybridMultilevel"/>
    <w:tmpl w:val="8AD82792"/>
    <w:lvl w:ilvl="0" w:tplc="55283712">
      <w:start w:val="1"/>
      <w:numFmt w:val="lowerLetter"/>
      <w:lvlText w:val="(%1)"/>
      <w:lvlJc w:val="left"/>
      <w:pPr>
        <w:ind w:left="927"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8"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50762675">
    <w:abstractNumId w:val="2"/>
  </w:num>
  <w:num w:numId="2" w16cid:durableId="1590964758">
    <w:abstractNumId w:val="1"/>
  </w:num>
  <w:num w:numId="3" w16cid:durableId="414741843">
    <w:abstractNumId w:val="18"/>
  </w:num>
  <w:num w:numId="4" w16cid:durableId="768089074">
    <w:abstractNumId w:val="21"/>
  </w:num>
  <w:num w:numId="5" w16cid:durableId="1243877460">
    <w:abstractNumId w:val="17"/>
  </w:num>
  <w:num w:numId="6" w16cid:durableId="435104574">
    <w:abstractNumId w:val="38"/>
  </w:num>
  <w:num w:numId="7" w16cid:durableId="1391417115">
    <w:abstractNumId w:val="32"/>
  </w:num>
  <w:num w:numId="8" w16cid:durableId="943659197">
    <w:abstractNumId w:val="31"/>
  </w:num>
  <w:num w:numId="9" w16cid:durableId="1035081230">
    <w:abstractNumId w:val="41"/>
  </w:num>
  <w:num w:numId="10" w16cid:durableId="68238426">
    <w:abstractNumId w:val="16"/>
  </w:num>
  <w:num w:numId="11" w16cid:durableId="996884867">
    <w:abstractNumId w:val="35"/>
  </w:num>
  <w:num w:numId="12" w16cid:durableId="977344373">
    <w:abstractNumId w:val="42"/>
  </w:num>
  <w:num w:numId="13" w16cid:durableId="746659534">
    <w:abstractNumId w:val="13"/>
  </w:num>
  <w:num w:numId="14" w16cid:durableId="748042728">
    <w:abstractNumId w:val="40"/>
  </w:num>
  <w:num w:numId="15" w16cid:durableId="1479763728">
    <w:abstractNumId w:val="36"/>
  </w:num>
  <w:num w:numId="16" w16cid:durableId="1301181444">
    <w:abstractNumId w:val="27"/>
  </w:num>
  <w:num w:numId="17" w16cid:durableId="1712224527">
    <w:abstractNumId w:val="47"/>
  </w:num>
  <w:num w:numId="18" w16cid:durableId="1761291517">
    <w:abstractNumId w:val="7"/>
  </w:num>
  <w:num w:numId="19" w16cid:durableId="1618289106">
    <w:abstractNumId w:val="26"/>
  </w:num>
  <w:num w:numId="20" w16cid:durableId="223762280">
    <w:abstractNumId w:val="0"/>
  </w:num>
  <w:num w:numId="21" w16cid:durableId="721951041">
    <w:abstractNumId w:val="22"/>
  </w:num>
  <w:num w:numId="22" w16cid:durableId="2014796651">
    <w:abstractNumId w:val="29"/>
  </w:num>
  <w:num w:numId="23" w16cid:durableId="1873877759">
    <w:abstractNumId w:val="30"/>
  </w:num>
  <w:num w:numId="24" w16cid:durableId="1788499052">
    <w:abstractNumId w:val="9"/>
  </w:num>
  <w:num w:numId="25" w16cid:durableId="1104613625">
    <w:abstractNumId w:val="28"/>
  </w:num>
  <w:num w:numId="26" w16cid:durableId="2122647718">
    <w:abstractNumId w:val="19"/>
  </w:num>
  <w:num w:numId="27" w16cid:durableId="2055497077">
    <w:abstractNumId w:val="48"/>
  </w:num>
  <w:num w:numId="28" w16cid:durableId="408309097">
    <w:abstractNumId w:val="44"/>
  </w:num>
  <w:num w:numId="29" w16cid:durableId="1232814886">
    <w:abstractNumId w:val="15"/>
  </w:num>
  <w:num w:numId="30" w16cid:durableId="1950745823">
    <w:abstractNumId w:val="25"/>
  </w:num>
  <w:num w:numId="31" w16cid:durableId="1298687506">
    <w:abstractNumId w:val="46"/>
  </w:num>
  <w:num w:numId="32" w16cid:durableId="804395774">
    <w:abstractNumId w:val="33"/>
  </w:num>
  <w:num w:numId="33" w16cid:durableId="176387191">
    <w:abstractNumId w:val="45"/>
  </w:num>
  <w:num w:numId="34" w16cid:durableId="1101145974">
    <w:abstractNumId w:val="39"/>
  </w:num>
  <w:num w:numId="35" w16cid:durableId="2126653157">
    <w:abstractNumId w:val="12"/>
  </w:num>
  <w:num w:numId="36" w16cid:durableId="1083069735">
    <w:abstractNumId w:val="24"/>
  </w:num>
  <w:num w:numId="37" w16cid:durableId="2103918260">
    <w:abstractNumId w:val="14"/>
  </w:num>
  <w:num w:numId="38" w16cid:durableId="762268179">
    <w:abstractNumId w:val="43"/>
  </w:num>
  <w:num w:numId="39" w16cid:durableId="2008511763">
    <w:abstractNumId w:val="11"/>
  </w:num>
  <w:num w:numId="40" w16cid:durableId="1950698624">
    <w:abstractNumId w:val="8"/>
  </w:num>
  <w:num w:numId="41" w16cid:durableId="1318262496">
    <w:abstractNumId w:val="40"/>
  </w:num>
  <w:num w:numId="42" w16cid:durableId="550000223">
    <w:abstractNumId w:val="23"/>
  </w:num>
  <w:num w:numId="43" w16cid:durableId="121195143">
    <w:abstractNumId w:val="40"/>
  </w:num>
  <w:num w:numId="44" w16cid:durableId="518472715">
    <w:abstractNumId w:val="10"/>
  </w:num>
  <w:num w:numId="45" w16cid:durableId="843396943">
    <w:abstractNumId w:val="20"/>
  </w:num>
  <w:num w:numId="46" w16cid:durableId="639384849">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40E"/>
    <w:rsid w:val="00000733"/>
    <w:rsid w:val="000007A4"/>
    <w:rsid w:val="000007D3"/>
    <w:rsid w:val="000007EC"/>
    <w:rsid w:val="00000A96"/>
    <w:rsid w:val="00000CBA"/>
    <w:rsid w:val="00000D21"/>
    <w:rsid w:val="00000EF8"/>
    <w:rsid w:val="0000113F"/>
    <w:rsid w:val="00001277"/>
    <w:rsid w:val="000012B7"/>
    <w:rsid w:val="00001312"/>
    <w:rsid w:val="0000144D"/>
    <w:rsid w:val="00001466"/>
    <w:rsid w:val="0000171C"/>
    <w:rsid w:val="0000198D"/>
    <w:rsid w:val="00001A28"/>
    <w:rsid w:val="00001DB7"/>
    <w:rsid w:val="00001DD6"/>
    <w:rsid w:val="00001DED"/>
    <w:rsid w:val="00001E9F"/>
    <w:rsid w:val="00001F79"/>
    <w:rsid w:val="0000221D"/>
    <w:rsid w:val="000022F7"/>
    <w:rsid w:val="0000250D"/>
    <w:rsid w:val="000025FD"/>
    <w:rsid w:val="00002677"/>
    <w:rsid w:val="0000268D"/>
    <w:rsid w:val="00002843"/>
    <w:rsid w:val="0000284C"/>
    <w:rsid w:val="0000292A"/>
    <w:rsid w:val="00002936"/>
    <w:rsid w:val="00002A32"/>
    <w:rsid w:val="00002BED"/>
    <w:rsid w:val="00002E0E"/>
    <w:rsid w:val="00002EF0"/>
    <w:rsid w:val="00002FF9"/>
    <w:rsid w:val="000032EC"/>
    <w:rsid w:val="00003301"/>
    <w:rsid w:val="00003520"/>
    <w:rsid w:val="000035D2"/>
    <w:rsid w:val="000035EA"/>
    <w:rsid w:val="00003B17"/>
    <w:rsid w:val="00003C78"/>
    <w:rsid w:val="00003CEA"/>
    <w:rsid w:val="00003D55"/>
    <w:rsid w:val="00003E7B"/>
    <w:rsid w:val="00003F0D"/>
    <w:rsid w:val="00003F13"/>
    <w:rsid w:val="000043FB"/>
    <w:rsid w:val="00004604"/>
    <w:rsid w:val="00004680"/>
    <w:rsid w:val="000047F7"/>
    <w:rsid w:val="00004B60"/>
    <w:rsid w:val="00004C9A"/>
    <w:rsid w:val="00004EAA"/>
    <w:rsid w:val="00005115"/>
    <w:rsid w:val="00005140"/>
    <w:rsid w:val="0000517C"/>
    <w:rsid w:val="0000536B"/>
    <w:rsid w:val="00005770"/>
    <w:rsid w:val="0000580E"/>
    <w:rsid w:val="000058D7"/>
    <w:rsid w:val="00005903"/>
    <w:rsid w:val="000059F6"/>
    <w:rsid w:val="00005AB6"/>
    <w:rsid w:val="00005D16"/>
    <w:rsid w:val="00005DBA"/>
    <w:rsid w:val="00005DFF"/>
    <w:rsid w:val="00005E5A"/>
    <w:rsid w:val="00005F15"/>
    <w:rsid w:val="0000626F"/>
    <w:rsid w:val="000062AB"/>
    <w:rsid w:val="000066D9"/>
    <w:rsid w:val="0000676A"/>
    <w:rsid w:val="000069AF"/>
    <w:rsid w:val="00006AA7"/>
    <w:rsid w:val="00006ADA"/>
    <w:rsid w:val="00006C1E"/>
    <w:rsid w:val="00006CF9"/>
    <w:rsid w:val="00006DC6"/>
    <w:rsid w:val="0000733B"/>
    <w:rsid w:val="00007357"/>
    <w:rsid w:val="0000748A"/>
    <w:rsid w:val="0000779B"/>
    <w:rsid w:val="00007829"/>
    <w:rsid w:val="000079A3"/>
    <w:rsid w:val="00007AF3"/>
    <w:rsid w:val="00007BB9"/>
    <w:rsid w:val="00007DB4"/>
    <w:rsid w:val="00007F5D"/>
    <w:rsid w:val="0001009F"/>
    <w:rsid w:val="0001030F"/>
    <w:rsid w:val="00010390"/>
    <w:rsid w:val="00010416"/>
    <w:rsid w:val="000104E7"/>
    <w:rsid w:val="00010528"/>
    <w:rsid w:val="0001056D"/>
    <w:rsid w:val="000106E5"/>
    <w:rsid w:val="000107DF"/>
    <w:rsid w:val="0001084B"/>
    <w:rsid w:val="00010997"/>
    <w:rsid w:val="00010B01"/>
    <w:rsid w:val="00010C03"/>
    <w:rsid w:val="000110AF"/>
    <w:rsid w:val="0001132D"/>
    <w:rsid w:val="000113F4"/>
    <w:rsid w:val="0001166E"/>
    <w:rsid w:val="00011733"/>
    <w:rsid w:val="00011875"/>
    <w:rsid w:val="00011B5B"/>
    <w:rsid w:val="00011B80"/>
    <w:rsid w:val="00011C33"/>
    <w:rsid w:val="00011D73"/>
    <w:rsid w:val="00011DFB"/>
    <w:rsid w:val="000121BF"/>
    <w:rsid w:val="00012629"/>
    <w:rsid w:val="000126C4"/>
    <w:rsid w:val="000126CA"/>
    <w:rsid w:val="0001290F"/>
    <w:rsid w:val="000129F0"/>
    <w:rsid w:val="00012AD9"/>
    <w:rsid w:val="00012BD8"/>
    <w:rsid w:val="00012C4E"/>
    <w:rsid w:val="00012E91"/>
    <w:rsid w:val="00012F98"/>
    <w:rsid w:val="00012FEE"/>
    <w:rsid w:val="0001322F"/>
    <w:rsid w:val="00013323"/>
    <w:rsid w:val="00013422"/>
    <w:rsid w:val="00013588"/>
    <w:rsid w:val="00013594"/>
    <w:rsid w:val="000136A8"/>
    <w:rsid w:val="00013763"/>
    <w:rsid w:val="000137C4"/>
    <w:rsid w:val="00013837"/>
    <w:rsid w:val="00013841"/>
    <w:rsid w:val="000138C2"/>
    <w:rsid w:val="000138CE"/>
    <w:rsid w:val="0001399C"/>
    <w:rsid w:val="000139D6"/>
    <w:rsid w:val="000139F6"/>
    <w:rsid w:val="00013AAE"/>
    <w:rsid w:val="00013B4B"/>
    <w:rsid w:val="00013D17"/>
    <w:rsid w:val="00013F6D"/>
    <w:rsid w:val="00014AA5"/>
    <w:rsid w:val="00014EEB"/>
    <w:rsid w:val="00014F09"/>
    <w:rsid w:val="00014F50"/>
    <w:rsid w:val="000150D4"/>
    <w:rsid w:val="000154E1"/>
    <w:rsid w:val="000157F4"/>
    <w:rsid w:val="000158B7"/>
    <w:rsid w:val="0001591D"/>
    <w:rsid w:val="00015A35"/>
    <w:rsid w:val="00015B14"/>
    <w:rsid w:val="00015CEF"/>
    <w:rsid w:val="00015DDF"/>
    <w:rsid w:val="00015E2B"/>
    <w:rsid w:val="0001614F"/>
    <w:rsid w:val="00016191"/>
    <w:rsid w:val="000163BB"/>
    <w:rsid w:val="00016444"/>
    <w:rsid w:val="000165D8"/>
    <w:rsid w:val="000167A4"/>
    <w:rsid w:val="00016897"/>
    <w:rsid w:val="000169C8"/>
    <w:rsid w:val="00016BF1"/>
    <w:rsid w:val="00016C5D"/>
    <w:rsid w:val="00016CA8"/>
    <w:rsid w:val="0001715C"/>
    <w:rsid w:val="0001720C"/>
    <w:rsid w:val="000172DC"/>
    <w:rsid w:val="000172FD"/>
    <w:rsid w:val="00017437"/>
    <w:rsid w:val="000175E1"/>
    <w:rsid w:val="00017688"/>
    <w:rsid w:val="000178FD"/>
    <w:rsid w:val="0001796B"/>
    <w:rsid w:val="000179AC"/>
    <w:rsid w:val="00017A2C"/>
    <w:rsid w:val="00017B66"/>
    <w:rsid w:val="00017B81"/>
    <w:rsid w:val="00017BA5"/>
    <w:rsid w:val="00017C2D"/>
    <w:rsid w:val="00017E8F"/>
    <w:rsid w:val="00017EA0"/>
    <w:rsid w:val="00017EC2"/>
    <w:rsid w:val="00017FCF"/>
    <w:rsid w:val="00020095"/>
    <w:rsid w:val="00020162"/>
    <w:rsid w:val="00020192"/>
    <w:rsid w:val="0002019C"/>
    <w:rsid w:val="000203A1"/>
    <w:rsid w:val="000203A9"/>
    <w:rsid w:val="000203E7"/>
    <w:rsid w:val="000204F9"/>
    <w:rsid w:val="00020572"/>
    <w:rsid w:val="000207D3"/>
    <w:rsid w:val="000208D9"/>
    <w:rsid w:val="000208DB"/>
    <w:rsid w:val="0002091F"/>
    <w:rsid w:val="000209CB"/>
    <w:rsid w:val="00020BA7"/>
    <w:rsid w:val="00020C2B"/>
    <w:rsid w:val="00020C98"/>
    <w:rsid w:val="00021048"/>
    <w:rsid w:val="00021057"/>
    <w:rsid w:val="0002105F"/>
    <w:rsid w:val="00021182"/>
    <w:rsid w:val="00021317"/>
    <w:rsid w:val="0002149C"/>
    <w:rsid w:val="0002150D"/>
    <w:rsid w:val="00021738"/>
    <w:rsid w:val="00021947"/>
    <w:rsid w:val="000219AD"/>
    <w:rsid w:val="00021ADD"/>
    <w:rsid w:val="00021B5F"/>
    <w:rsid w:val="00021B89"/>
    <w:rsid w:val="00021EA5"/>
    <w:rsid w:val="00021F64"/>
    <w:rsid w:val="00021FBA"/>
    <w:rsid w:val="0002205F"/>
    <w:rsid w:val="00022249"/>
    <w:rsid w:val="00022427"/>
    <w:rsid w:val="0002253C"/>
    <w:rsid w:val="0002268D"/>
    <w:rsid w:val="00022842"/>
    <w:rsid w:val="00022B03"/>
    <w:rsid w:val="00022B0F"/>
    <w:rsid w:val="00022C7B"/>
    <w:rsid w:val="00022C90"/>
    <w:rsid w:val="00022EB3"/>
    <w:rsid w:val="00023127"/>
    <w:rsid w:val="000233BC"/>
    <w:rsid w:val="00023951"/>
    <w:rsid w:val="0002397A"/>
    <w:rsid w:val="000239A8"/>
    <w:rsid w:val="000239CD"/>
    <w:rsid w:val="00023A1C"/>
    <w:rsid w:val="00023B5D"/>
    <w:rsid w:val="00023C30"/>
    <w:rsid w:val="00023C63"/>
    <w:rsid w:val="00023DCD"/>
    <w:rsid w:val="00024112"/>
    <w:rsid w:val="00024250"/>
    <w:rsid w:val="000243C2"/>
    <w:rsid w:val="00024482"/>
    <w:rsid w:val="000244EE"/>
    <w:rsid w:val="00024560"/>
    <w:rsid w:val="00024747"/>
    <w:rsid w:val="000247A7"/>
    <w:rsid w:val="00024AE7"/>
    <w:rsid w:val="00024BC6"/>
    <w:rsid w:val="00024E26"/>
    <w:rsid w:val="00024E9E"/>
    <w:rsid w:val="00024FF0"/>
    <w:rsid w:val="00025041"/>
    <w:rsid w:val="0002505A"/>
    <w:rsid w:val="0002507D"/>
    <w:rsid w:val="000250B0"/>
    <w:rsid w:val="000252F8"/>
    <w:rsid w:val="000253CB"/>
    <w:rsid w:val="000254B0"/>
    <w:rsid w:val="000256F3"/>
    <w:rsid w:val="00025705"/>
    <w:rsid w:val="00025756"/>
    <w:rsid w:val="00025980"/>
    <w:rsid w:val="00025996"/>
    <w:rsid w:val="00025AFB"/>
    <w:rsid w:val="00025BC4"/>
    <w:rsid w:val="00025C5E"/>
    <w:rsid w:val="00025D97"/>
    <w:rsid w:val="00025E6F"/>
    <w:rsid w:val="00026168"/>
    <w:rsid w:val="0002618E"/>
    <w:rsid w:val="00026259"/>
    <w:rsid w:val="0002649E"/>
    <w:rsid w:val="000264C9"/>
    <w:rsid w:val="0002679B"/>
    <w:rsid w:val="00026D5A"/>
    <w:rsid w:val="00026F12"/>
    <w:rsid w:val="00026F65"/>
    <w:rsid w:val="000272B9"/>
    <w:rsid w:val="00027316"/>
    <w:rsid w:val="000273A8"/>
    <w:rsid w:val="000275EA"/>
    <w:rsid w:val="000275ED"/>
    <w:rsid w:val="00027692"/>
    <w:rsid w:val="0002786C"/>
    <w:rsid w:val="00027A46"/>
    <w:rsid w:val="00027ACE"/>
    <w:rsid w:val="00027B83"/>
    <w:rsid w:val="00027D18"/>
    <w:rsid w:val="00027DD5"/>
    <w:rsid w:val="000300EF"/>
    <w:rsid w:val="00030163"/>
    <w:rsid w:val="00030348"/>
    <w:rsid w:val="0003077C"/>
    <w:rsid w:val="00030999"/>
    <w:rsid w:val="00030AB6"/>
    <w:rsid w:val="00030B73"/>
    <w:rsid w:val="00030DA4"/>
    <w:rsid w:val="00030E76"/>
    <w:rsid w:val="000311C0"/>
    <w:rsid w:val="00031258"/>
    <w:rsid w:val="00031418"/>
    <w:rsid w:val="000314D5"/>
    <w:rsid w:val="000315C4"/>
    <w:rsid w:val="00031921"/>
    <w:rsid w:val="00031B6A"/>
    <w:rsid w:val="0003224B"/>
    <w:rsid w:val="00032321"/>
    <w:rsid w:val="0003239F"/>
    <w:rsid w:val="000324D0"/>
    <w:rsid w:val="000326DF"/>
    <w:rsid w:val="0003276D"/>
    <w:rsid w:val="00032A96"/>
    <w:rsid w:val="00032BF3"/>
    <w:rsid w:val="000330B6"/>
    <w:rsid w:val="000331F3"/>
    <w:rsid w:val="0003344D"/>
    <w:rsid w:val="000334B7"/>
    <w:rsid w:val="000334EA"/>
    <w:rsid w:val="00033531"/>
    <w:rsid w:val="0003355C"/>
    <w:rsid w:val="00033612"/>
    <w:rsid w:val="000336B6"/>
    <w:rsid w:val="000337D9"/>
    <w:rsid w:val="00033895"/>
    <w:rsid w:val="00033A4B"/>
    <w:rsid w:val="00033A5B"/>
    <w:rsid w:val="00033C0D"/>
    <w:rsid w:val="00033DCF"/>
    <w:rsid w:val="00033DE4"/>
    <w:rsid w:val="00033DEF"/>
    <w:rsid w:val="00033E3C"/>
    <w:rsid w:val="00033E97"/>
    <w:rsid w:val="00034112"/>
    <w:rsid w:val="0003450C"/>
    <w:rsid w:val="000345B6"/>
    <w:rsid w:val="00034944"/>
    <w:rsid w:val="00034BCD"/>
    <w:rsid w:val="00034E24"/>
    <w:rsid w:val="0003509D"/>
    <w:rsid w:val="000350EB"/>
    <w:rsid w:val="0003524B"/>
    <w:rsid w:val="000353A6"/>
    <w:rsid w:val="00035503"/>
    <w:rsid w:val="0003555A"/>
    <w:rsid w:val="00035691"/>
    <w:rsid w:val="00035714"/>
    <w:rsid w:val="000358F1"/>
    <w:rsid w:val="00035930"/>
    <w:rsid w:val="00035975"/>
    <w:rsid w:val="00035B34"/>
    <w:rsid w:val="00035D57"/>
    <w:rsid w:val="00035FC5"/>
    <w:rsid w:val="00035FE9"/>
    <w:rsid w:val="00036090"/>
    <w:rsid w:val="000360BA"/>
    <w:rsid w:val="0003632C"/>
    <w:rsid w:val="0003641D"/>
    <w:rsid w:val="000364D9"/>
    <w:rsid w:val="00036562"/>
    <w:rsid w:val="00036611"/>
    <w:rsid w:val="00036853"/>
    <w:rsid w:val="0003686D"/>
    <w:rsid w:val="0003693D"/>
    <w:rsid w:val="00036BEB"/>
    <w:rsid w:val="00036D36"/>
    <w:rsid w:val="00036E94"/>
    <w:rsid w:val="00037021"/>
    <w:rsid w:val="00037347"/>
    <w:rsid w:val="00037481"/>
    <w:rsid w:val="000376F7"/>
    <w:rsid w:val="0003774B"/>
    <w:rsid w:val="00037859"/>
    <w:rsid w:val="0003788C"/>
    <w:rsid w:val="0003797F"/>
    <w:rsid w:val="000379FB"/>
    <w:rsid w:val="00037AC7"/>
    <w:rsid w:val="00037ACC"/>
    <w:rsid w:val="00037B74"/>
    <w:rsid w:val="00040503"/>
    <w:rsid w:val="000406FD"/>
    <w:rsid w:val="00040709"/>
    <w:rsid w:val="0004077B"/>
    <w:rsid w:val="00040780"/>
    <w:rsid w:val="0004097D"/>
    <w:rsid w:val="00040AEA"/>
    <w:rsid w:val="00040AF3"/>
    <w:rsid w:val="00040D15"/>
    <w:rsid w:val="00040FA5"/>
    <w:rsid w:val="00041071"/>
    <w:rsid w:val="0004108D"/>
    <w:rsid w:val="000411AB"/>
    <w:rsid w:val="000412D6"/>
    <w:rsid w:val="00041471"/>
    <w:rsid w:val="000416CE"/>
    <w:rsid w:val="000416F4"/>
    <w:rsid w:val="0004191B"/>
    <w:rsid w:val="000419DD"/>
    <w:rsid w:val="00041A71"/>
    <w:rsid w:val="00041B22"/>
    <w:rsid w:val="00041BF0"/>
    <w:rsid w:val="00041E43"/>
    <w:rsid w:val="00041F23"/>
    <w:rsid w:val="00041F84"/>
    <w:rsid w:val="00042033"/>
    <w:rsid w:val="00042138"/>
    <w:rsid w:val="00042366"/>
    <w:rsid w:val="0004254B"/>
    <w:rsid w:val="000426E0"/>
    <w:rsid w:val="00042B74"/>
    <w:rsid w:val="00042C50"/>
    <w:rsid w:val="00042DD0"/>
    <w:rsid w:val="00043045"/>
    <w:rsid w:val="00043091"/>
    <w:rsid w:val="000430EB"/>
    <w:rsid w:val="0004326E"/>
    <w:rsid w:val="00043383"/>
    <w:rsid w:val="000433D7"/>
    <w:rsid w:val="000434E7"/>
    <w:rsid w:val="00043683"/>
    <w:rsid w:val="00043733"/>
    <w:rsid w:val="000437AD"/>
    <w:rsid w:val="0004387A"/>
    <w:rsid w:val="00043928"/>
    <w:rsid w:val="00043B86"/>
    <w:rsid w:val="00043C3D"/>
    <w:rsid w:val="00043D48"/>
    <w:rsid w:val="00043DAA"/>
    <w:rsid w:val="00043FCE"/>
    <w:rsid w:val="000440EC"/>
    <w:rsid w:val="0004425A"/>
    <w:rsid w:val="0004437B"/>
    <w:rsid w:val="00044389"/>
    <w:rsid w:val="000443F4"/>
    <w:rsid w:val="00044584"/>
    <w:rsid w:val="000447A1"/>
    <w:rsid w:val="000447C2"/>
    <w:rsid w:val="00044907"/>
    <w:rsid w:val="00044972"/>
    <w:rsid w:val="00044A02"/>
    <w:rsid w:val="00044A7D"/>
    <w:rsid w:val="00044C96"/>
    <w:rsid w:val="00044E47"/>
    <w:rsid w:val="00044E51"/>
    <w:rsid w:val="000454A8"/>
    <w:rsid w:val="000455DC"/>
    <w:rsid w:val="0004579E"/>
    <w:rsid w:val="00045849"/>
    <w:rsid w:val="000458F6"/>
    <w:rsid w:val="00045A5E"/>
    <w:rsid w:val="00045B4D"/>
    <w:rsid w:val="00045CBF"/>
    <w:rsid w:val="00045D16"/>
    <w:rsid w:val="00045E1E"/>
    <w:rsid w:val="000460A4"/>
    <w:rsid w:val="00046434"/>
    <w:rsid w:val="000465E0"/>
    <w:rsid w:val="0004671B"/>
    <w:rsid w:val="0004673E"/>
    <w:rsid w:val="000467C2"/>
    <w:rsid w:val="00046845"/>
    <w:rsid w:val="00046B0E"/>
    <w:rsid w:val="00046D27"/>
    <w:rsid w:val="00046EC1"/>
    <w:rsid w:val="000471EF"/>
    <w:rsid w:val="000472F5"/>
    <w:rsid w:val="000473CB"/>
    <w:rsid w:val="00047432"/>
    <w:rsid w:val="00047823"/>
    <w:rsid w:val="00047894"/>
    <w:rsid w:val="000479BA"/>
    <w:rsid w:val="000479CB"/>
    <w:rsid w:val="00047B91"/>
    <w:rsid w:val="00047C2C"/>
    <w:rsid w:val="00047C62"/>
    <w:rsid w:val="00047E36"/>
    <w:rsid w:val="00047E39"/>
    <w:rsid w:val="00050025"/>
    <w:rsid w:val="0005009B"/>
    <w:rsid w:val="000500A7"/>
    <w:rsid w:val="00050283"/>
    <w:rsid w:val="00050292"/>
    <w:rsid w:val="00050374"/>
    <w:rsid w:val="00050431"/>
    <w:rsid w:val="00050537"/>
    <w:rsid w:val="00050651"/>
    <w:rsid w:val="0005068A"/>
    <w:rsid w:val="000508E2"/>
    <w:rsid w:val="00050904"/>
    <w:rsid w:val="00050A97"/>
    <w:rsid w:val="00050C87"/>
    <w:rsid w:val="00050D2A"/>
    <w:rsid w:val="00050E13"/>
    <w:rsid w:val="00050E5B"/>
    <w:rsid w:val="000510E2"/>
    <w:rsid w:val="000511B9"/>
    <w:rsid w:val="00051228"/>
    <w:rsid w:val="00051236"/>
    <w:rsid w:val="000513EB"/>
    <w:rsid w:val="000513F4"/>
    <w:rsid w:val="0005171E"/>
    <w:rsid w:val="00051841"/>
    <w:rsid w:val="000518A1"/>
    <w:rsid w:val="0005198B"/>
    <w:rsid w:val="00051A9D"/>
    <w:rsid w:val="00051B50"/>
    <w:rsid w:val="00051C58"/>
    <w:rsid w:val="00051D0D"/>
    <w:rsid w:val="00051E38"/>
    <w:rsid w:val="0005208D"/>
    <w:rsid w:val="000520EF"/>
    <w:rsid w:val="000521D2"/>
    <w:rsid w:val="000522BC"/>
    <w:rsid w:val="00052613"/>
    <w:rsid w:val="000526BE"/>
    <w:rsid w:val="000526C5"/>
    <w:rsid w:val="000526D8"/>
    <w:rsid w:val="000526E2"/>
    <w:rsid w:val="000528A2"/>
    <w:rsid w:val="0005293A"/>
    <w:rsid w:val="000529F9"/>
    <w:rsid w:val="00052AE8"/>
    <w:rsid w:val="00052C43"/>
    <w:rsid w:val="00052D11"/>
    <w:rsid w:val="0005306D"/>
    <w:rsid w:val="000535C3"/>
    <w:rsid w:val="000535D1"/>
    <w:rsid w:val="0005361C"/>
    <w:rsid w:val="00053838"/>
    <w:rsid w:val="00053A2D"/>
    <w:rsid w:val="00053A89"/>
    <w:rsid w:val="00053AF2"/>
    <w:rsid w:val="00053B31"/>
    <w:rsid w:val="00053D54"/>
    <w:rsid w:val="00054078"/>
    <w:rsid w:val="000540AB"/>
    <w:rsid w:val="00054215"/>
    <w:rsid w:val="000545ED"/>
    <w:rsid w:val="00054BA0"/>
    <w:rsid w:val="00054C23"/>
    <w:rsid w:val="00054CC9"/>
    <w:rsid w:val="00054D17"/>
    <w:rsid w:val="0005509E"/>
    <w:rsid w:val="00055283"/>
    <w:rsid w:val="00055357"/>
    <w:rsid w:val="0005538D"/>
    <w:rsid w:val="000553C9"/>
    <w:rsid w:val="000553CE"/>
    <w:rsid w:val="00055689"/>
    <w:rsid w:val="00055BA4"/>
    <w:rsid w:val="00055BD4"/>
    <w:rsid w:val="00055C85"/>
    <w:rsid w:val="00055CED"/>
    <w:rsid w:val="00055F23"/>
    <w:rsid w:val="00056004"/>
    <w:rsid w:val="00056200"/>
    <w:rsid w:val="000563EE"/>
    <w:rsid w:val="00056489"/>
    <w:rsid w:val="00056619"/>
    <w:rsid w:val="000566E0"/>
    <w:rsid w:val="000567BB"/>
    <w:rsid w:val="00056AB1"/>
    <w:rsid w:val="00056B61"/>
    <w:rsid w:val="00056B7A"/>
    <w:rsid w:val="00056B80"/>
    <w:rsid w:val="00056B88"/>
    <w:rsid w:val="00056F58"/>
    <w:rsid w:val="000570B6"/>
    <w:rsid w:val="000571C1"/>
    <w:rsid w:val="000572B0"/>
    <w:rsid w:val="00057577"/>
    <w:rsid w:val="00057612"/>
    <w:rsid w:val="00057730"/>
    <w:rsid w:val="000577F6"/>
    <w:rsid w:val="000577FF"/>
    <w:rsid w:val="0005782D"/>
    <w:rsid w:val="000578F8"/>
    <w:rsid w:val="00057B6E"/>
    <w:rsid w:val="00057CE7"/>
    <w:rsid w:val="00057EDD"/>
    <w:rsid w:val="00057F29"/>
    <w:rsid w:val="00057FE7"/>
    <w:rsid w:val="00060209"/>
    <w:rsid w:val="000603DD"/>
    <w:rsid w:val="000603FD"/>
    <w:rsid w:val="00060540"/>
    <w:rsid w:val="000606DC"/>
    <w:rsid w:val="00060719"/>
    <w:rsid w:val="0006071E"/>
    <w:rsid w:val="00060BB0"/>
    <w:rsid w:val="00060BBA"/>
    <w:rsid w:val="00060D58"/>
    <w:rsid w:val="00060EEC"/>
    <w:rsid w:val="00060F7C"/>
    <w:rsid w:val="00061006"/>
    <w:rsid w:val="0006109C"/>
    <w:rsid w:val="00061156"/>
    <w:rsid w:val="00061522"/>
    <w:rsid w:val="00061723"/>
    <w:rsid w:val="00061944"/>
    <w:rsid w:val="00061B6D"/>
    <w:rsid w:val="00061F04"/>
    <w:rsid w:val="00062004"/>
    <w:rsid w:val="000621DB"/>
    <w:rsid w:val="00062336"/>
    <w:rsid w:val="0006242A"/>
    <w:rsid w:val="0006247C"/>
    <w:rsid w:val="0006258A"/>
    <w:rsid w:val="00062604"/>
    <w:rsid w:val="000626A6"/>
    <w:rsid w:val="00062C75"/>
    <w:rsid w:val="00062D20"/>
    <w:rsid w:val="00062D2A"/>
    <w:rsid w:val="00062DD5"/>
    <w:rsid w:val="00062EF0"/>
    <w:rsid w:val="00062F04"/>
    <w:rsid w:val="00063018"/>
    <w:rsid w:val="0006321C"/>
    <w:rsid w:val="00063269"/>
    <w:rsid w:val="000633B0"/>
    <w:rsid w:val="00063581"/>
    <w:rsid w:val="000635AA"/>
    <w:rsid w:val="000636CA"/>
    <w:rsid w:val="00063737"/>
    <w:rsid w:val="000637C7"/>
    <w:rsid w:val="0006380E"/>
    <w:rsid w:val="00063852"/>
    <w:rsid w:val="00063A7B"/>
    <w:rsid w:val="00063C2D"/>
    <w:rsid w:val="00063CF6"/>
    <w:rsid w:val="00063D4A"/>
    <w:rsid w:val="00064139"/>
    <w:rsid w:val="000641C0"/>
    <w:rsid w:val="000644A1"/>
    <w:rsid w:val="000644AC"/>
    <w:rsid w:val="00064646"/>
    <w:rsid w:val="0006479B"/>
    <w:rsid w:val="00064903"/>
    <w:rsid w:val="00064DB5"/>
    <w:rsid w:val="00064DC6"/>
    <w:rsid w:val="00064F54"/>
    <w:rsid w:val="000650F0"/>
    <w:rsid w:val="00065135"/>
    <w:rsid w:val="0006555E"/>
    <w:rsid w:val="00065609"/>
    <w:rsid w:val="000656E2"/>
    <w:rsid w:val="00065797"/>
    <w:rsid w:val="0006586F"/>
    <w:rsid w:val="000658B6"/>
    <w:rsid w:val="000659A6"/>
    <w:rsid w:val="000659E9"/>
    <w:rsid w:val="00065B81"/>
    <w:rsid w:val="00065D50"/>
    <w:rsid w:val="00065F95"/>
    <w:rsid w:val="00066337"/>
    <w:rsid w:val="000663AA"/>
    <w:rsid w:val="000663B2"/>
    <w:rsid w:val="000664C7"/>
    <w:rsid w:val="0006650E"/>
    <w:rsid w:val="00066847"/>
    <w:rsid w:val="000669F6"/>
    <w:rsid w:val="00066C6F"/>
    <w:rsid w:val="00066C9E"/>
    <w:rsid w:val="00066D38"/>
    <w:rsid w:val="00066E00"/>
    <w:rsid w:val="00066FEA"/>
    <w:rsid w:val="00067090"/>
    <w:rsid w:val="0006716B"/>
    <w:rsid w:val="000673BB"/>
    <w:rsid w:val="00067B93"/>
    <w:rsid w:val="00067CB9"/>
    <w:rsid w:val="00067F95"/>
    <w:rsid w:val="00067FA0"/>
    <w:rsid w:val="00067FE3"/>
    <w:rsid w:val="00067FF8"/>
    <w:rsid w:val="000700CE"/>
    <w:rsid w:val="0007026E"/>
    <w:rsid w:val="00070645"/>
    <w:rsid w:val="0007075E"/>
    <w:rsid w:val="000707A0"/>
    <w:rsid w:val="00070840"/>
    <w:rsid w:val="00070A57"/>
    <w:rsid w:val="00070C65"/>
    <w:rsid w:val="00070D3D"/>
    <w:rsid w:val="00070D9A"/>
    <w:rsid w:val="00071057"/>
    <w:rsid w:val="000711A4"/>
    <w:rsid w:val="00071316"/>
    <w:rsid w:val="000713B0"/>
    <w:rsid w:val="00071575"/>
    <w:rsid w:val="0007178C"/>
    <w:rsid w:val="000718FD"/>
    <w:rsid w:val="00071AE7"/>
    <w:rsid w:val="00071E63"/>
    <w:rsid w:val="00071FD6"/>
    <w:rsid w:val="0007200A"/>
    <w:rsid w:val="0007205E"/>
    <w:rsid w:val="000723C3"/>
    <w:rsid w:val="0007249A"/>
    <w:rsid w:val="0007264C"/>
    <w:rsid w:val="00072669"/>
    <w:rsid w:val="00072708"/>
    <w:rsid w:val="00072AF6"/>
    <w:rsid w:val="00072DFB"/>
    <w:rsid w:val="00072EE2"/>
    <w:rsid w:val="00072FB4"/>
    <w:rsid w:val="00072FBA"/>
    <w:rsid w:val="00073233"/>
    <w:rsid w:val="0007338F"/>
    <w:rsid w:val="000733EB"/>
    <w:rsid w:val="00073461"/>
    <w:rsid w:val="000735B4"/>
    <w:rsid w:val="000735C3"/>
    <w:rsid w:val="00073630"/>
    <w:rsid w:val="000738AD"/>
    <w:rsid w:val="000739D9"/>
    <w:rsid w:val="00073D19"/>
    <w:rsid w:val="00073D6E"/>
    <w:rsid w:val="00073F19"/>
    <w:rsid w:val="00074086"/>
    <w:rsid w:val="00074162"/>
    <w:rsid w:val="0007421F"/>
    <w:rsid w:val="00074250"/>
    <w:rsid w:val="0007446D"/>
    <w:rsid w:val="000744EF"/>
    <w:rsid w:val="000749F5"/>
    <w:rsid w:val="00074AFE"/>
    <w:rsid w:val="00074B69"/>
    <w:rsid w:val="00074B86"/>
    <w:rsid w:val="00074F1A"/>
    <w:rsid w:val="00075007"/>
    <w:rsid w:val="00075085"/>
    <w:rsid w:val="000750A6"/>
    <w:rsid w:val="000757F6"/>
    <w:rsid w:val="000758FF"/>
    <w:rsid w:val="000759A1"/>
    <w:rsid w:val="000759C7"/>
    <w:rsid w:val="00075BA1"/>
    <w:rsid w:val="00075BB6"/>
    <w:rsid w:val="00075BD1"/>
    <w:rsid w:val="00075C5F"/>
    <w:rsid w:val="00075D80"/>
    <w:rsid w:val="00075F91"/>
    <w:rsid w:val="000761E4"/>
    <w:rsid w:val="000763DE"/>
    <w:rsid w:val="00076698"/>
    <w:rsid w:val="0007678D"/>
    <w:rsid w:val="000767D2"/>
    <w:rsid w:val="0007685B"/>
    <w:rsid w:val="00076A32"/>
    <w:rsid w:val="00076B29"/>
    <w:rsid w:val="00076C6A"/>
    <w:rsid w:val="00076CC8"/>
    <w:rsid w:val="00076D77"/>
    <w:rsid w:val="000770AE"/>
    <w:rsid w:val="000771A5"/>
    <w:rsid w:val="000772F9"/>
    <w:rsid w:val="000774AC"/>
    <w:rsid w:val="00077502"/>
    <w:rsid w:val="000775BC"/>
    <w:rsid w:val="000777E9"/>
    <w:rsid w:val="0007790D"/>
    <w:rsid w:val="00077963"/>
    <w:rsid w:val="0007799F"/>
    <w:rsid w:val="00077A93"/>
    <w:rsid w:val="00077B00"/>
    <w:rsid w:val="00077DC4"/>
    <w:rsid w:val="00077E5E"/>
    <w:rsid w:val="000800CF"/>
    <w:rsid w:val="000801C0"/>
    <w:rsid w:val="00080379"/>
    <w:rsid w:val="0008054C"/>
    <w:rsid w:val="0008061E"/>
    <w:rsid w:val="0008078C"/>
    <w:rsid w:val="0008079A"/>
    <w:rsid w:val="000807C2"/>
    <w:rsid w:val="00080831"/>
    <w:rsid w:val="0008099E"/>
    <w:rsid w:val="00080E0B"/>
    <w:rsid w:val="00080F43"/>
    <w:rsid w:val="000811F0"/>
    <w:rsid w:val="000811F1"/>
    <w:rsid w:val="000812F4"/>
    <w:rsid w:val="0008132C"/>
    <w:rsid w:val="00081383"/>
    <w:rsid w:val="00081814"/>
    <w:rsid w:val="0008183D"/>
    <w:rsid w:val="0008186A"/>
    <w:rsid w:val="00081939"/>
    <w:rsid w:val="00081963"/>
    <w:rsid w:val="00081B0B"/>
    <w:rsid w:val="00081B37"/>
    <w:rsid w:val="00081D7B"/>
    <w:rsid w:val="00081FB5"/>
    <w:rsid w:val="00082289"/>
    <w:rsid w:val="00082292"/>
    <w:rsid w:val="0008241C"/>
    <w:rsid w:val="00082508"/>
    <w:rsid w:val="00082A49"/>
    <w:rsid w:val="00082CE7"/>
    <w:rsid w:val="00082E81"/>
    <w:rsid w:val="00082F09"/>
    <w:rsid w:val="00082FFF"/>
    <w:rsid w:val="000830B2"/>
    <w:rsid w:val="000831FA"/>
    <w:rsid w:val="00083541"/>
    <w:rsid w:val="0008360D"/>
    <w:rsid w:val="0008367D"/>
    <w:rsid w:val="0008368A"/>
    <w:rsid w:val="00083CF9"/>
    <w:rsid w:val="00083D21"/>
    <w:rsid w:val="000841B0"/>
    <w:rsid w:val="000842C1"/>
    <w:rsid w:val="0008434F"/>
    <w:rsid w:val="00084376"/>
    <w:rsid w:val="0008453E"/>
    <w:rsid w:val="00084632"/>
    <w:rsid w:val="00084762"/>
    <w:rsid w:val="000847BB"/>
    <w:rsid w:val="000847ED"/>
    <w:rsid w:val="000849DA"/>
    <w:rsid w:val="000849E1"/>
    <w:rsid w:val="00084B50"/>
    <w:rsid w:val="00084C68"/>
    <w:rsid w:val="00084E34"/>
    <w:rsid w:val="00084E37"/>
    <w:rsid w:val="00085098"/>
    <w:rsid w:val="000852B8"/>
    <w:rsid w:val="00085335"/>
    <w:rsid w:val="000853D8"/>
    <w:rsid w:val="00085494"/>
    <w:rsid w:val="00085678"/>
    <w:rsid w:val="0008597C"/>
    <w:rsid w:val="00085AC9"/>
    <w:rsid w:val="00085AF0"/>
    <w:rsid w:val="00085ED7"/>
    <w:rsid w:val="00085F8E"/>
    <w:rsid w:val="000861D9"/>
    <w:rsid w:val="000865EF"/>
    <w:rsid w:val="00086640"/>
    <w:rsid w:val="000868A7"/>
    <w:rsid w:val="00086998"/>
    <w:rsid w:val="00086999"/>
    <w:rsid w:val="00086BEE"/>
    <w:rsid w:val="00086C36"/>
    <w:rsid w:val="00086C7A"/>
    <w:rsid w:val="00086E35"/>
    <w:rsid w:val="00086E8D"/>
    <w:rsid w:val="00086EC4"/>
    <w:rsid w:val="00086FE7"/>
    <w:rsid w:val="000870F4"/>
    <w:rsid w:val="00087598"/>
    <w:rsid w:val="00087BE9"/>
    <w:rsid w:val="00087CA2"/>
    <w:rsid w:val="00087D4F"/>
    <w:rsid w:val="00087DAA"/>
    <w:rsid w:val="00087F24"/>
    <w:rsid w:val="00090112"/>
    <w:rsid w:val="0009011E"/>
    <w:rsid w:val="00090559"/>
    <w:rsid w:val="00090640"/>
    <w:rsid w:val="00090673"/>
    <w:rsid w:val="00090964"/>
    <w:rsid w:val="00090B6F"/>
    <w:rsid w:val="00090FBA"/>
    <w:rsid w:val="0009108B"/>
    <w:rsid w:val="000910F8"/>
    <w:rsid w:val="000911BD"/>
    <w:rsid w:val="00091392"/>
    <w:rsid w:val="00091498"/>
    <w:rsid w:val="000915AA"/>
    <w:rsid w:val="00091839"/>
    <w:rsid w:val="0009189D"/>
    <w:rsid w:val="000918D9"/>
    <w:rsid w:val="00091BE2"/>
    <w:rsid w:val="00091C34"/>
    <w:rsid w:val="00091C7F"/>
    <w:rsid w:val="00091CA9"/>
    <w:rsid w:val="00091D23"/>
    <w:rsid w:val="00091D93"/>
    <w:rsid w:val="00092045"/>
    <w:rsid w:val="0009207F"/>
    <w:rsid w:val="000922D0"/>
    <w:rsid w:val="0009242D"/>
    <w:rsid w:val="00092468"/>
    <w:rsid w:val="000924A0"/>
    <w:rsid w:val="0009264A"/>
    <w:rsid w:val="0009269C"/>
    <w:rsid w:val="0009280D"/>
    <w:rsid w:val="00092CB1"/>
    <w:rsid w:val="00092EE4"/>
    <w:rsid w:val="000930F6"/>
    <w:rsid w:val="000932B9"/>
    <w:rsid w:val="00093323"/>
    <w:rsid w:val="0009358A"/>
    <w:rsid w:val="000935A9"/>
    <w:rsid w:val="000938ED"/>
    <w:rsid w:val="00093BF7"/>
    <w:rsid w:val="00093C79"/>
    <w:rsid w:val="00093DBD"/>
    <w:rsid w:val="00094391"/>
    <w:rsid w:val="0009458B"/>
    <w:rsid w:val="000945BC"/>
    <w:rsid w:val="000945F7"/>
    <w:rsid w:val="00094748"/>
    <w:rsid w:val="00094757"/>
    <w:rsid w:val="00094790"/>
    <w:rsid w:val="00094920"/>
    <w:rsid w:val="00094D5E"/>
    <w:rsid w:val="00094D6B"/>
    <w:rsid w:val="00094EC5"/>
    <w:rsid w:val="00095063"/>
    <w:rsid w:val="00095508"/>
    <w:rsid w:val="0009558E"/>
    <w:rsid w:val="000955AF"/>
    <w:rsid w:val="00095633"/>
    <w:rsid w:val="00095898"/>
    <w:rsid w:val="00095AF8"/>
    <w:rsid w:val="00095DB2"/>
    <w:rsid w:val="000961E1"/>
    <w:rsid w:val="000961FA"/>
    <w:rsid w:val="000963C6"/>
    <w:rsid w:val="00096495"/>
    <w:rsid w:val="00096584"/>
    <w:rsid w:val="000966AB"/>
    <w:rsid w:val="000967A0"/>
    <w:rsid w:val="000967C5"/>
    <w:rsid w:val="00096A80"/>
    <w:rsid w:val="00096B15"/>
    <w:rsid w:val="00096BB4"/>
    <w:rsid w:val="00096BE4"/>
    <w:rsid w:val="00096CDD"/>
    <w:rsid w:val="00096D84"/>
    <w:rsid w:val="00097125"/>
    <w:rsid w:val="000971AF"/>
    <w:rsid w:val="0009749A"/>
    <w:rsid w:val="000975A5"/>
    <w:rsid w:val="000978E9"/>
    <w:rsid w:val="00097979"/>
    <w:rsid w:val="00097B3C"/>
    <w:rsid w:val="00097B8A"/>
    <w:rsid w:val="00097C3E"/>
    <w:rsid w:val="00097DBF"/>
    <w:rsid w:val="00097DE7"/>
    <w:rsid w:val="000A01F7"/>
    <w:rsid w:val="000A0540"/>
    <w:rsid w:val="000A069E"/>
    <w:rsid w:val="000A0922"/>
    <w:rsid w:val="000A0945"/>
    <w:rsid w:val="000A0AE1"/>
    <w:rsid w:val="000A0B54"/>
    <w:rsid w:val="000A0BA4"/>
    <w:rsid w:val="000A0BE8"/>
    <w:rsid w:val="000A0C94"/>
    <w:rsid w:val="000A0CC0"/>
    <w:rsid w:val="000A0F1A"/>
    <w:rsid w:val="000A11E0"/>
    <w:rsid w:val="000A134A"/>
    <w:rsid w:val="000A13D5"/>
    <w:rsid w:val="000A140F"/>
    <w:rsid w:val="000A15A2"/>
    <w:rsid w:val="000A1661"/>
    <w:rsid w:val="000A169F"/>
    <w:rsid w:val="000A17A9"/>
    <w:rsid w:val="000A1801"/>
    <w:rsid w:val="000A195D"/>
    <w:rsid w:val="000A1DB9"/>
    <w:rsid w:val="000A1E15"/>
    <w:rsid w:val="000A1F25"/>
    <w:rsid w:val="000A20DA"/>
    <w:rsid w:val="000A2125"/>
    <w:rsid w:val="000A2326"/>
    <w:rsid w:val="000A246E"/>
    <w:rsid w:val="000A261B"/>
    <w:rsid w:val="000A26F6"/>
    <w:rsid w:val="000A29C7"/>
    <w:rsid w:val="000A2AAB"/>
    <w:rsid w:val="000A2BCB"/>
    <w:rsid w:val="000A2EB0"/>
    <w:rsid w:val="000A3040"/>
    <w:rsid w:val="000A31AD"/>
    <w:rsid w:val="000A3297"/>
    <w:rsid w:val="000A356C"/>
    <w:rsid w:val="000A358D"/>
    <w:rsid w:val="000A3816"/>
    <w:rsid w:val="000A39B8"/>
    <w:rsid w:val="000A3A2C"/>
    <w:rsid w:val="000A3CD3"/>
    <w:rsid w:val="000A3D7E"/>
    <w:rsid w:val="000A3E08"/>
    <w:rsid w:val="000A40D6"/>
    <w:rsid w:val="000A427A"/>
    <w:rsid w:val="000A4291"/>
    <w:rsid w:val="000A459C"/>
    <w:rsid w:val="000A45E1"/>
    <w:rsid w:val="000A47D2"/>
    <w:rsid w:val="000A481E"/>
    <w:rsid w:val="000A4898"/>
    <w:rsid w:val="000A4DD5"/>
    <w:rsid w:val="000A4FC7"/>
    <w:rsid w:val="000A5025"/>
    <w:rsid w:val="000A51A5"/>
    <w:rsid w:val="000A52DA"/>
    <w:rsid w:val="000A52E3"/>
    <w:rsid w:val="000A532F"/>
    <w:rsid w:val="000A53C7"/>
    <w:rsid w:val="000A5415"/>
    <w:rsid w:val="000A56B0"/>
    <w:rsid w:val="000A5983"/>
    <w:rsid w:val="000A5A66"/>
    <w:rsid w:val="000A5AE5"/>
    <w:rsid w:val="000A5C3D"/>
    <w:rsid w:val="000A5D75"/>
    <w:rsid w:val="000A5E3A"/>
    <w:rsid w:val="000A5F0E"/>
    <w:rsid w:val="000A66ED"/>
    <w:rsid w:val="000A6788"/>
    <w:rsid w:val="000A686E"/>
    <w:rsid w:val="000A68A9"/>
    <w:rsid w:val="000A6912"/>
    <w:rsid w:val="000A6A8F"/>
    <w:rsid w:val="000A6AAA"/>
    <w:rsid w:val="000A6B0F"/>
    <w:rsid w:val="000A6EA4"/>
    <w:rsid w:val="000A6F7A"/>
    <w:rsid w:val="000A7268"/>
    <w:rsid w:val="000A7461"/>
    <w:rsid w:val="000A7580"/>
    <w:rsid w:val="000A7954"/>
    <w:rsid w:val="000A7ABD"/>
    <w:rsid w:val="000B0017"/>
    <w:rsid w:val="000B0200"/>
    <w:rsid w:val="000B0928"/>
    <w:rsid w:val="000B0986"/>
    <w:rsid w:val="000B09B7"/>
    <w:rsid w:val="000B0A83"/>
    <w:rsid w:val="000B0B9E"/>
    <w:rsid w:val="000B0BD0"/>
    <w:rsid w:val="000B0C27"/>
    <w:rsid w:val="000B0D5A"/>
    <w:rsid w:val="000B0D5C"/>
    <w:rsid w:val="000B11A6"/>
    <w:rsid w:val="000B134C"/>
    <w:rsid w:val="000B13EA"/>
    <w:rsid w:val="000B1425"/>
    <w:rsid w:val="000B1610"/>
    <w:rsid w:val="000B194C"/>
    <w:rsid w:val="000B19D9"/>
    <w:rsid w:val="000B1A2A"/>
    <w:rsid w:val="000B1AAA"/>
    <w:rsid w:val="000B1DF5"/>
    <w:rsid w:val="000B1DFD"/>
    <w:rsid w:val="000B1E3B"/>
    <w:rsid w:val="000B1E54"/>
    <w:rsid w:val="000B1E6F"/>
    <w:rsid w:val="000B2133"/>
    <w:rsid w:val="000B215D"/>
    <w:rsid w:val="000B226C"/>
    <w:rsid w:val="000B23E0"/>
    <w:rsid w:val="000B2408"/>
    <w:rsid w:val="000B24F2"/>
    <w:rsid w:val="000B2528"/>
    <w:rsid w:val="000B2687"/>
    <w:rsid w:val="000B2909"/>
    <w:rsid w:val="000B2B82"/>
    <w:rsid w:val="000B2BC1"/>
    <w:rsid w:val="000B2BCA"/>
    <w:rsid w:val="000B2D23"/>
    <w:rsid w:val="000B2DA6"/>
    <w:rsid w:val="000B2DC2"/>
    <w:rsid w:val="000B2E6D"/>
    <w:rsid w:val="000B2FFB"/>
    <w:rsid w:val="000B328D"/>
    <w:rsid w:val="000B3339"/>
    <w:rsid w:val="000B33D7"/>
    <w:rsid w:val="000B3499"/>
    <w:rsid w:val="000B362A"/>
    <w:rsid w:val="000B36D9"/>
    <w:rsid w:val="000B36EF"/>
    <w:rsid w:val="000B3AA2"/>
    <w:rsid w:val="000B3BDF"/>
    <w:rsid w:val="000B3C30"/>
    <w:rsid w:val="000B3CBD"/>
    <w:rsid w:val="000B4476"/>
    <w:rsid w:val="000B44C9"/>
    <w:rsid w:val="000B45DB"/>
    <w:rsid w:val="000B4845"/>
    <w:rsid w:val="000B496B"/>
    <w:rsid w:val="000B49F1"/>
    <w:rsid w:val="000B4AEE"/>
    <w:rsid w:val="000B4BE3"/>
    <w:rsid w:val="000B4BFF"/>
    <w:rsid w:val="000B4CDF"/>
    <w:rsid w:val="000B4F34"/>
    <w:rsid w:val="000B4FF5"/>
    <w:rsid w:val="000B5041"/>
    <w:rsid w:val="000B5102"/>
    <w:rsid w:val="000B5216"/>
    <w:rsid w:val="000B5390"/>
    <w:rsid w:val="000B5481"/>
    <w:rsid w:val="000B54D3"/>
    <w:rsid w:val="000B55B7"/>
    <w:rsid w:val="000B57D0"/>
    <w:rsid w:val="000B5802"/>
    <w:rsid w:val="000B591F"/>
    <w:rsid w:val="000B59D5"/>
    <w:rsid w:val="000B5AF1"/>
    <w:rsid w:val="000B5B56"/>
    <w:rsid w:val="000B5C3C"/>
    <w:rsid w:val="000B5CAF"/>
    <w:rsid w:val="000B609C"/>
    <w:rsid w:val="000B6207"/>
    <w:rsid w:val="000B6295"/>
    <w:rsid w:val="000B629F"/>
    <w:rsid w:val="000B62B7"/>
    <w:rsid w:val="000B6435"/>
    <w:rsid w:val="000B6539"/>
    <w:rsid w:val="000B6898"/>
    <w:rsid w:val="000B68D8"/>
    <w:rsid w:val="000B6DD6"/>
    <w:rsid w:val="000B6F70"/>
    <w:rsid w:val="000B7234"/>
    <w:rsid w:val="000B72F2"/>
    <w:rsid w:val="000B7381"/>
    <w:rsid w:val="000B7391"/>
    <w:rsid w:val="000B7425"/>
    <w:rsid w:val="000B7475"/>
    <w:rsid w:val="000B75A5"/>
    <w:rsid w:val="000B7819"/>
    <w:rsid w:val="000B79D0"/>
    <w:rsid w:val="000B79DE"/>
    <w:rsid w:val="000B7B02"/>
    <w:rsid w:val="000B7B14"/>
    <w:rsid w:val="000B7C07"/>
    <w:rsid w:val="000B7C2D"/>
    <w:rsid w:val="000B7DD9"/>
    <w:rsid w:val="000B7DE7"/>
    <w:rsid w:val="000B7ECA"/>
    <w:rsid w:val="000B7ED8"/>
    <w:rsid w:val="000B7EE2"/>
    <w:rsid w:val="000B7F62"/>
    <w:rsid w:val="000C00C8"/>
    <w:rsid w:val="000C0268"/>
    <w:rsid w:val="000C0271"/>
    <w:rsid w:val="000C028F"/>
    <w:rsid w:val="000C0429"/>
    <w:rsid w:val="000C0609"/>
    <w:rsid w:val="000C078E"/>
    <w:rsid w:val="000C08FD"/>
    <w:rsid w:val="000C0910"/>
    <w:rsid w:val="000C0AD4"/>
    <w:rsid w:val="000C0B7B"/>
    <w:rsid w:val="000C0C73"/>
    <w:rsid w:val="000C0D64"/>
    <w:rsid w:val="000C0D99"/>
    <w:rsid w:val="000C0DF4"/>
    <w:rsid w:val="000C0E36"/>
    <w:rsid w:val="000C0EA2"/>
    <w:rsid w:val="000C11EB"/>
    <w:rsid w:val="000C126A"/>
    <w:rsid w:val="000C13B1"/>
    <w:rsid w:val="000C15FC"/>
    <w:rsid w:val="000C1671"/>
    <w:rsid w:val="000C188B"/>
    <w:rsid w:val="000C19C8"/>
    <w:rsid w:val="000C19FE"/>
    <w:rsid w:val="000C1A04"/>
    <w:rsid w:val="000C1A3F"/>
    <w:rsid w:val="000C1B17"/>
    <w:rsid w:val="000C1BAF"/>
    <w:rsid w:val="000C1D18"/>
    <w:rsid w:val="000C225B"/>
    <w:rsid w:val="000C22FC"/>
    <w:rsid w:val="000C23A0"/>
    <w:rsid w:val="000C2485"/>
    <w:rsid w:val="000C24E0"/>
    <w:rsid w:val="000C24E6"/>
    <w:rsid w:val="000C26E4"/>
    <w:rsid w:val="000C271D"/>
    <w:rsid w:val="000C294D"/>
    <w:rsid w:val="000C2B1C"/>
    <w:rsid w:val="000C2C98"/>
    <w:rsid w:val="000C2D4D"/>
    <w:rsid w:val="000C2F58"/>
    <w:rsid w:val="000C2F96"/>
    <w:rsid w:val="000C305D"/>
    <w:rsid w:val="000C332E"/>
    <w:rsid w:val="000C3343"/>
    <w:rsid w:val="000C3637"/>
    <w:rsid w:val="000C36BC"/>
    <w:rsid w:val="000C38B6"/>
    <w:rsid w:val="000C3ADF"/>
    <w:rsid w:val="000C3C71"/>
    <w:rsid w:val="000C4043"/>
    <w:rsid w:val="000C40E5"/>
    <w:rsid w:val="000C41CB"/>
    <w:rsid w:val="000C41CE"/>
    <w:rsid w:val="000C42A6"/>
    <w:rsid w:val="000C431B"/>
    <w:rsid w:val="000C4430"/>
    <w:rsid w:val="000C44A5"/>
    <w:rsid w:val="000C45D9"/>
    <w:rsid w:val="000C464D"/>
    <w:rsid w:val="000C4666"/>
    <w:rsid w:val="000C4822"/>
    <w:rsid w:val="000C4875"/>
    <w:rsid w:val="000C48CF"/>
    <w:rsid w:val="000C490F"/>
    <w:rsid w:val="000C4934"/>
    <w:rsid w:val="000C4ABC"/>
    <w:rsid w:val="000C4B0E"/>
    <w:rsid w:val="000C4B43"/>
    <w:rsid w:val="000C4B48"/>
    <w:rsid w:val="000C4B5C"/>
    <w:rsid w:val="000C4D1E"/>
    <w:rsid w:val="000C4F2A"/>
    <w:rsid w:val="000C4F97"/>
    <w:rsid w:val="000C507C"/>
    <w:rsid w:val="000C51AE"/>
    <w:rsid w:val="000C5512"/>
    <w:rsid w:val="000C565E"/>
    <w:rsid w:val="000C5830"/>
    <w:rsid w:val="000C5835"/>
    <w:rsid w:val="000C58C1"/>
    <w:rsid w:val="000C5BE5"/>
    <w:rsid w:val="000C5C62"/>
    <w:rsid w:val="000C5D34"/>
    <w:rsid w:val="000C5D70"/>
    <w:rsid w:val="000C5D85"/>
    <w:rsid w:val="000C5E59"/>
    <w:rsid w:val="000C633E"/>
    <w:rsid w:val="000C6424"/>
    <w:rsid w:val="000C664A"/>
    <w:rsid w:val="000C66EA"/>
    <w:rsid w:val="000C691D"/>
    <w:rsid w:val="000C69F3"/>
    <w:rsid w:val="000C6A3C"/>
    <w:rsid w:val="000C6B26"/>
    <w:rsid w:val="000C6B97"/>
    <w:rsid w:val="000C6C34"/>
    <w:rsid w:val="000C6C63"/>
    <w:rsid w:val="000C6D50"/>
    <w:rsid w:val="000C7058"/>
    <w:rsid w:val="000C70E0"/>
    <w:rsid w:val="000C7323"/>
    <w:rsid w:val="000C7479"/>
    <w:rsid w:val="000C753C"/>
    <w:rsid w:val="000C780F"/>
    <w:rsid w:val="000C7858"/>
    <w:rsid w:val="000C7CAE"/>
    <w:rsid w:val="000D0033"/>
    <w:rsid w:val="000D04F0"/>
    <w:rsid w:val="000D0767"/>
    <w:rsid w:val="000D08DD"/>
    <w:rsid w:val="000D09BA"/>
    <w:rsid w:val="000D0BA0"/>
    <w:rsid w:val="000D0C27"/>
    <w:rsid w:val="000D0E87"/>
    <w:rsid w:val="000D0F51"/>
    <w:rsid w:val="000D106A"/>
    <w:rsid w:val="000D11C4"/>
    <w:rsid w:val="000D14B1"/>
    <w:rsid w:val="000D153C"/>
    <w:rsid w:val="000D17B7"/>
    <w:rsid w:val="000D1BC9"/>
    <w:rsid w:val="000D1D5A"/>
    <w:rsid w:val="000D204C"/>
    <w:rsid w:val="000D20A6"/>
    <w:rsid w:val="000D2135"/>
    <w:rsid w:val="000D2184"/>
    <w:rsid w:val="000D22D7"/>
    <w:rsid w:val="000D23C4"/>
    <w:rsid w:val="000D282B"/>
    <w:rsid w:val="000D2A90"/>
    <w:rsid w:val="000D2B25"/>
    <w:rsid w:val="000D2C43"/>
    <w:rsid w:val="000D2C52"/>
    <w:rsid w:val="000D2CE0"/>
    <w:rsid w:val="000D2D21"/>
    <w:rsid w:val="000D2E40"/>
    <w:rsid w:val="000D2EED"/>
    <w:rsid w:val="000D2F50"/>
    <w:rsid w:val="000D2FE5"/>
    <w:rsid w:val="000D3039"/>
    <w:rsid w:val="000D3962"/>
    <w:rsid w:val="000D3988"/>
    <w:rsid w:val="000D3AAD"/>
    <w:rsid w:val="000D3B00"/>
    <w:rsid w:val="000D3C86"/>
    <w:rsid w:val="000D3DDE"/>
    <w:rsid w:val="000D3DF0"/>
    <w:rsid w:val="000D3FBA"/>
    <w:rsid w:val="000D4254"/>
    <w:rsid w:val="000D426B"/>
    <w:rsid w:val="000D42FB"/>
    <w:rsid w:val="000D4497"/>
    <w:rsid w:val="000D4609"/>
    <w:rsid w:val="000D46E2"/>
    <w:rsid w:val="000D4712"/>
    <w:rsid w:val="000D47DD"/>
    <w:rsid w:val="000D4885"/>
    <w:rsid w:val="000D48BC"/>
    <w:rsid w:val="000D4FA1"/>
    <w:rsid w:val="000D50D8"/>
    <w:rsid w:val="000D5373"/>
    <w:rsid w:val="000D5404"/>
    <w:rsid w:val="000D5596"/>
    <w:rsid w:val="000D58D0"/>
    <w:rsid w:val="000D595E"/>
    <w:rsid w:val="000D5987"/>
    <w:rsid w:val="000D5C72"/>
    <w:rsid w:val="000D5D81"/>
    <w:rsid w:val="000D5E4C"/>
    <w:rsid w:val="000D635A"/>
    <w:rsid w:val="000D63F6"/>
    <w:rsid w:val="000D66FE"/>
    <w:rsid w:val="000D6864"/>
    <w:rsid w:val="000D6910"/>
    <w:rsid w:val="000D6991"/>
    <w:rsid w:val="000D6BDC"/>
    <w:rsid w:val="000D6C71"/>
    <w:rsid w:val="000D6CA1"/>
    <w:rsid w:val="000D6E6D"/>
    <w:rsid w:val="000D6ECE"/>
    <w:rsid w:val="000D6F02"/>
    <w:rsid w:val="000D7224"/>
    <w:rsid w:val="000D735D"/>
    <w:rsid w:val="000D738D"/>
    <w:rsid w:val="000D7581"/>
    <w:rsid w:val="000D767F"/>
    <w:rsid w:val="000D780E"/>
    <w:rsid w:val="000D7BDE"/>
    <w:rsid w:val="000D7D97"/>
    <w:rsid w:val="000D7FC7"/>
    <w:rsid w:val="000E004E"/>
    <w:rsid w:val="000E005C"/>
    <w:rsid w:val="000E0382"/>
    <w:rsid w:val="000E06B1"/>
    <w:rsid w:val="000E0768"/>
    <w:rsid w:val="000E0798"/>
    <w:rsid w:val="000E0C8C"/>
    <w:rsid w:val="000E0CE1"/>
    <w:rsid w:val="000E0D91"/>
    <w:rsid w:val="000E0E0B"/>
    <w:rsid w:val="000E12F1"/>
    <w:rsid w:val="000E1377"/>
    <w:rsid w:val="000E1445"/>
    <w:rsid w:val="000E17C7"/>
    <w:rsid w:val="000E186E"/>
    <w:rsid w:val="000E1897"/>
    <w:rsid w:val="000E18AF"/>
    <w:rsid w:val="000E1A85"/>
    <w:rsid w:val="000E1E9B"/>
    <w:rsid w:val="000E1EA7"/>
    <w:rsid w:val="000E21A0"/>
    <w:rsid w:val="000E23E8"/>
    <w:rsid w:val="000E23F4"/>
    <w:rsid w:val="000E26E2"/>
    <w:rsid w:val="000E285F"/>
    <w:rsid w:val="000E294E"/>
    <w:rsid w:val="000E2AFE"/>
    <w:rsid w:val="000E2BE8"/>
    <w:rsid w:val="000E2E15"/>
    <w:rsid w:val="000E2E4D"/>
    <w:rsid w:val="000E2F4A"/>
    <w:rsid w:val="000E2F63"/>
    <w:rsid w:val="000E30FE"/>
    <w:rsid w:val="000E31EB"/>
    <w:rsid w:val="000E3398"/>
    <w:rsid w:val="000E33DB"/>
    <w:rsid w:val="000E35AF"/>
    <w:rsid w:val="000E387C"/>
    <w:rsid w:val="000E3894"/>
    <w:rsid w:val="000E3966"/>
    <w:rsid w:val="000E3983"/>
    <w:rsid w:val="000E39E0"/>
    <w:rsid w:val="000E3E8B"/>
    <w:rsid w:val="000E41B4"/>
    <w:rsid w:val="000E41C6"/>
    <w:rsid w:val="000E42C4"/>
    <w:rsid w:val="000E4360"/>
    <w:rsid w:val="000E49FC"/>
    <w:rsid w:val="000E4AE7"/>
    <w:rsid w:val="000E4B4C"/>
    <w:rsid w:val="000E503D"/>
    <w:rsid w:val="000E50C6"/>
    <w:rsid w:val="000E50D8"/>
    <w:rsid w:val="000E5247"/>
    <w:rsid w:val="000E5395"/>
    <w:rsid w:val="000E548E"/>
    <w:rsid w:val="000E550A"/>
    <w:rsid w:val="000E5596"/>
    <w:rsid w:val="000E55CF"/>
    <w:rsid w:val="000E5973"/>
    <w:rsid w:val="000E59BA"/>
    <w:rsid w:val="000E5A54"/>
    <w:rsid w:val="000E5ACA"/>
    <w:rsid w:val="000E5BB1"/>
    <w:rsid w:val="000E5D6A"/>
    <w:rsid w:val="000E6068"/>
    <w:rsid w:val="000E60B0"/>
    <w:rsid w:val="000E61D3"/>
    <w:rsid w:val="000E61E0"/>
    <w:rsid w:val="000E63CF"/>
    <w:rsid w:val="000E63D2"/>
    <w:rsid w:val="000E63E7"/>
    <w:rsid w:val="000E654E"/>
    <w:rsid w:val="000E656F"/>
    <w:rsid w:val="000E6FF9"/>
    <w:rsid w:val="000E718B"/>
    <w:rsid w:val="000E733E"/>
    <w:rsid w:val="000E7669"/>
    <w:rsid w:val="000E76DA"/>
    <w:rsid w:val="000E7890"/>
    <w:rsid w:val="000E79E2"/>
    <w:rsid w:val="000E7A39"/>
    <w:rsid w:val="000E7A42"/>
    <w:rsid w:val="000E7A73"/>
    <w:rsid w:val="000E7C47"/>
    <w:rsid w:val="000E7DBC"/>
    <w:rsid w:val="000E7DE4"/>
    <w:rsid w:val="000E7E82"/>
    <w:rsid w:val="000F0020"/>
    <w:rsid w:val="000F01E8"/>
    <w:rsid w:val="000F02A4"/>
    <w:rsid w:val="000F0970"/>
    <w:rsid w:val="000F0AE9"/>
    <w:rsid w:val="000F0AF1"/>
    <w:rsid w:val="000F0E20"/>
    <w:rsid w:val="000F0E46"/>
    <w:rsid w:val="000F0ECE"/>
    <w:rsid w:val="000F0F00"/>
    <w:rsid w:val="000F1062"/>
    <w:rsid w:val="000F130D"/>
    <w:rsid w:val="000F18FA"/>
    <w:rsid w:val="000F1904"/>
    <w:rsid w:val="000F190E"/>
    <w:rsid w:val="000F1B01"/>
    <w:rsid w:val="000F1CCF"/>
    <w:rsid w:val="000F1D80"/>
    <w:rsid w:val="000F1D91"/>
    <w:rsid w:val="000F1E84"/>
    <w:rsid w:val="000F1F1E"/>
    <w:rsid w:val="000F1FA7"/>
    <w:rsid w:val="000F1FFF"/>
    <w:rsid w:val="000F2043"/>
    <w:rsid w:val="000F220F"/>
    <w:rsid w:val="000F23D6"/>
    <w:rsid w:val="000F2473"/>
    <w:rsid w:val="000F2765"/>
    <w:rsid w:val="000F2771"/>
    <w:rsid w:val="000F2824"/>
    <w:rsid w:val="000F2970"/>
    <w:rsid w:val="000F2CDC"/>
    <w:rsid w:val="000F2CFE"/>
    <w:rsid w:val="000F2D10"/>
    <w:rsid w:val="000F2DDB"/>
    <w:rsid w:val="000F2E5C"/>
    <w:rsid w:val="000F2E8F"/>
    <w:rsid w:val="000F32EF"/>
    <w:rsid w:val="000F350C"/>
    <w:rsid w:val="000F3542"/>
    <w:rsid w:val="000F35B1"/>
    <w:rsid w:val="000F35D8"/>
    <w:rsid w:val="000F3846"/>
    <w:rsid w:val="000F3876"/>
    <w:rsid w:val="000F3AF7"/>
    <w:rsid w:val="000F3B60"/>
    <w:rsid w:val="000F3C3B"/>
    <w:rsid w:val="000F3C6E"/>
    <w:rsid w:val="000F3D07"/>
    <w:rsid w:val="000F3E89"/>
    <w:rsid w:val="000F432D"/>
    <w:rsid w:val="000F457F"/>
    <w:rsid w:val="000F45D9"/>
    <w:rsid w:val="000F4749"/>
    <w:rsid w:val="000F47D4"/>
    <w:rsid w:val="000F47DE"/>
    <w:rsid w:val="000F4A4F"/>
    <w:rsid w:val="000F4A59"/>
    <w:rsid w:val="000F4CE2"/>
    <w:rsid w:val="000F5026"/>
    <w:rsid w:val="000F51D0"/>
    <w:rsid w:val="000F5216"/>
    <w:rsid w:val="000F5A35"/>
    <w:rsid w:val="000F5B02"/>
    <w:rsid w:val="000F5B38"/>
    <w:rsid w:val="000F5C2F"/>
    <w:rsid w:val="000F6028"/>
    <w:rsid w:val="000F6367"/>
    <w:rsid w:val="000F6574"/>
    <w:rsid w:val="000F65CC"/>
    <w:rsid w:val="000F67F5"/>
    <w:rsid w:val="000F68E2"/>
    <w:rsid w:val="000F6924"/>
    <w:rsid w:val="000F6928"/>
    <w:rsid w:val="000F6A4F"/>
    <w:rsid w:val="000F6CDC"/>
    <w:rsid w:val="000F6D53"/>
    <w:rsid w:val="000F6E9C"/>
    <w:rsid w:val="000F6EA1"/>
    <w:rsid w:val="000F6FF9"/>
    <w:rsid w:val="000F719A"/>
    <w:rsid w:val="000F726B"/>
    <w:rsid w:val="000F72D2"/>
    <w:rsid w:val="000F7335"/>
    <w:rsid w:val="000F7445"/>
    <w:rsid w:val="000F747C"/>
    <w:rsid w:val="000F75B9"/>
    <w:rsid w:val="000F76CB"/>
    <w:rsid w:val="000F77E7"/>
    <w:rsid w:val="000F7BCB"/>
    <w:rsid w:val="000F7FE1"/>
    <w:rsid w:val="001000DC"/>
    <w:rsid w:val="00100169"/>
    <w:rsid w:val="0010027E"/>
    <w:rsid w:val="0010034D"/>
    <w:rsid w:val="001003A8"/>
    <w:rsid w:val="00100400"/>
    <w:rsid w:val="001004ED"/>
    <w:rsid w:val="001005B1"/>
    <w:rsid w:val="0010060F"/>
    <w:rsid w:val="00100779"/>
    <w:rsid w:val="001008C5"/>
    <w:rsid w:val="00100948"/>
    <w:rsid w:val="00100A94"/>
    <w:rsid w:val="00100E47"/>
    <w:rsid w:val="00100FE3"/>
    <w:rsid w:val="00101038"/>
    <w:rsid w:val="00101139"/>
    <w:rsid w:val="001012A4"/>
    <w:rsid w:val="00101393"/>
    <w:rsid w:val="001013B8"/>
    <w:rsid w:val="00101554"/>
    <w:rsid w:val="001015C7"/>
    <w:rsid w:val="001015D5"/>
    <w:rsid w:val="00101688"/>
    <w:rsid w:val="001018DB"/>
    <w:rsid w:val="0010194C"/>
    <w:rsid w:val="00101ABA"/>
    <w:rsid w:val="00101B73"/>
    <w:rsid w:val="00101BCC"/>
    <w:rsid w:val="00101BCE"/>
    <w:rsid w:val="00101E17"/>
    <w:rsid w:val="00101EE5"/>
    <w:rsid w:val="00101FAA"/>
    <w:rsid w:val="00101FC2"/>
    <w:rsid w:val="0010202E"/>
    <w:rsid w:val="0010210F"/>
    <w:rsid w:val="0010220C"/>
    <w:rsid w:val="0010221A"/>
    <w:rsid w:val="001025C2"/>
    <w:rsid w:val="001029EF"/>
    <w:rsid w:val="00102BA9"/>
    <w:rsid w:val="00102C70"/>
    <w:rsid w:val="00102DBB"/>
    <w:rsid w:val="00103003"/>
    <w:rsid w:val="00103092"/>
    <w:rsid w:val="001031C8"/>
    <w:rsid w:val="0010330F"/>
    <w:rsid w:val="001033B2"/>
    <w:rsid w:val="001035E6"/>
    <w:rsid w:val="0010369F"/>
    <w:rsid w:val="0010379C"/>
    <w:rsid w:val="00103908"/>
    <w:rsid w:val="00103A62"/>
    <w:rsid w:val="00103B70"/>
    <w:rsid w:val="00103CB9"/>
    <w:rsid w:val="00103E2F"/>
    <w:rsid w:val="00103E53"/>
    <w:rsid w:val="0010417B"/>
    <w:rsid w:val="0010441E"/>
    <w:rsid w:val="00104492"/>
    <w:rsid w:val="0010483A"/>
    <w:rsid w:val="00104AA9"/>
    <w:rsid w:val="00104C04"/>
    <w:rsid w:val="00104FFB"/>
    <w:rsid w:val="00105010"/>
    <w:rsid w:val="001052EF"/>
    <w:rsid w:val="00105DA6"/>
    <w:rsid w:val="00105DE3"/>
    <w:rsid w:val="00106194"/>
    <w:rsid w:val="00106277"/>
    <w:rsid w:val="001062EC"/>
    <w:rsid w:val="00106576"/>
    <w:rsid w:val="0010658E"/>
    <w:rsid w:val="001066A0"/>
    <w:rsid w:val="00106800"/>
    <w:rsid w:val="001068FB"/>
    <w:rsid w:val="00106CD5"/>
    <w:rsid w:val="00107426"/>
    <w:rsid w:val="00107567"/>
    <w:rsid w:val="0010759D"/>
    <w:rsid w:val="001075A0"/>
    <w:rsid w:val="0010779B"/>
    <w:rsid w:val="0010785D"/>
    <w:rsid w:val="00107940"/>
    <w:rsid w:val="00107A52"/>
    <w:rsid w:val="00107DA5"/>
    <w:rsid w:val="00107DA8"/>
    <w:rsid w:val="00107FB0"/>
    <w:rsid w:val="00110049"/>
    <w:rsid w:val="001100E3"/>
    <w:rsid w:val="0011034A"/>
    <w:rsid w:val="0011046C"/>
    <w:rsid w:val="0011050A"/>
    <w:rsid w:val="00110619"/>
    <w:rsid w:val="001107A1"/>
    <w:rsid w:val="00110977"/>
    <w:rsid w:val="00110BC3"/>
    <w:rsid w:val="00110BD9"/>
    <w:rsid w:val="00110BEE"/>
    <w:rsid w:val="00110D48"/>
    <w:rsid w:val="00110F81"/>
    <w:rsid w:val="00110FCE"/>
    <w:rsid w:val="00111131"/>
    <w:rsid w:val="0011116C"/>
    <w:rsid w:val="001115CA"/>
    <w:rsid w:val="0011179C"/>
    <w:rsid w:val="00111B86"/>
    <w:rsid w:val="00111C72"/>
    <w:rsid w:val="00111DD5"/>
    <w:rsid w:val="001120CF"/>
    <w:rsid w:val="00112158"/>
    <w:rsid w:val="001121A9"/>
    <w:rsid w:val="00112230"/>
    <w:rsid w:val="00112246"/>
    <w:rsid w:val="001122D1"/>
    <w:rsid w:val="00112382"/>
    <w:rsid w:val="00112483"/>
    <w:rsid w:val="001124E3"/>
    <w:rsid w:val="0011288D"/>
    <w:rsid w:val="00112CA9"/>
    <w:rsid w:val="00112F81"/>
    <w:rsid w:val="00113237"/>
    <w:rsid w:val="00113448"/>
    <w:rsid w:val="001136AF"/>
    <w:rsid w:val="001137C0"/>
    <w:rsid w:val="00113B6F"/>
    <w:rsid w:val="00113D8A"/>
    <w:rsid w:val="00113E5D"/>
    <w:rsid w:val="00114282"/>
    <w:rsid w:val="001142D9"/>
    <w:rsid w:val="001143FA"/>
    <w:rsid w:val="00114514"/>
    <w:rsid w:val="00114B64"/>
    <w:rsid w:val="00114BA6"/>
    <w:rsid w:val="00114CEF"/>
    <w:rsid w:val="00115194"/>
    <w:rsid w:val="001153C3"/>
    <w:rsid w:val="001154E9"/>
    <w:rsid w:val="0011561C"/>
    <w:rsid w:val="001158E7"/>
    <w:rsid w:val="00115B00"/>
    <w:rsid w:val="00115C34"/>
    <w:rsid w:val="00115C3D"/>
    <w:rsid w:val="00115C3E"/>
    <w:rsid w:val="00115CCE"/>
    <w:rsid w:val="00115D86"/>
    <w:rsid w:val="00115F5B"/>
    <w:rsid w:val="001160AB"/>
    <w:rsid w:val="00116297"/>
    <w:rsid w:val="001162F0"/>
    <w:rsid w:val="00116410"/>
    <w:rsid w:val="00116415"/>
    <w:rsid w:val="0011656D"/>
    <w:rsid w:val="00116852"/>
    <w:rsid w:val="00116B77"/>
    <w:rsid w:val="00116F6B"/>
    <w:rsid w:val="0011708D"/>
    <w:rsid w:val="001170FB"/>
    <w:rsid w:val="00117343"/>
    <w:rsid w:val="00117477"/>
    <w:rsid w:val="00117493"/>
    <w:rsid w:val="001179A2"/>
    <w:rsid w:val="001179CA"/>
    <w:rsid w:val="00117C13"/>
    <w:rsid w:val="00117C57"/>
    <w:rsid w:val="00117D85"/>
    <w:rsid w:val="0012011A"/>
    <w:rsid w:val="0012017E"/>
    <w:rsid w:val="001203C6"/>
    <w:rsid w:val="00120462"/>
    <w:rsid w:val="0012054C"/>
    <w:rsid w:val="00120798"/>
    <w:rsid w:val="001208D1"/>
    <w:rsid w:val="00120942"/>
    <w:rsid w:val="00120B9A"/>
    <w:rsid w:val="00120D23"/>
    <w:rsid w:val="00120EBD"/>
    <w:rsid w:val="00120EF9"/>
    <w:rsid w:val="00120F1A"/>
    <w:rsid w:val="00120F50"/>
    <w:rsid w:val="00120F7F"/>
    <w:rsid w:val="0012103C"/>
    <w:rsid w:val="00121180"/>
    <w:rsid w:val="001211B3"/>
    <w:rsid w:val="00121453"/>
    <w:rsid w:val="0012159A"/>
    <w:rsid w:val="00121647"/>
    <w:rsid w:val="001217E3"/>
    <w:rsid w:val="00121866"/>
    <w:rsid w:val="00121886"/>
    <w:rsid w:val="00121A4F"/>
    <w:rsid w:val="00121CFD"/>
    <w:rsid w:val="00121D4D"/>
    <w:rsid w:val="00121D58"/>
    <w:rsid w:val="00121EA9"/>
    <w:rsid w:val="00121EBD"/>
    <w:rsid w:val="00122051"/>
    <w:rsid w:val="00122078"/>
    <w:rsid w:val="00122305"/>
    <w:rsid w:val="0012236E"/>
    <w:rsid w:val="001224AD"/>
    <w:rsid w:val="0012276A"/>
    <w:rsid w:val="0012276B"/>
    <w:rsid w:val="001229B3"/>
    <w:rsid w:val="00122BE1"/>
    <w:rsid w:val="00122DFC"/>
    <w:rsid w:val="00122E43"/>
    <w:rsid w:val="00122E49"/>
    <w:rsid w:val="00122EAF"/>
    <w:rsid w:val="00122FE7"/>
    <w:rsid w:val="0012320C"/>
    <w:rsid w:val="00123330"/>
    <w:rsid w:val="0012334A"/>
    <w:rsid w:val="001233A8"/>
    <w:rsid w:val="001236EF"/>
    <w:rsid w:val="00123852"/>
    <w:rsid w:val="001238F3"/>
    <w:rsid w:val="00123C47"/>
    <w:rsid w:val="00123D3A"/>
    <w:rsid w:val="00123FAE"/>
    <w:rsid w:val="00124010"/>
    <w:rsid w:val="0012404B"/>
    <w:rsid w:val="00124142"/>
    <w:rsid w:val="001241A2"/>
    <w:rsid w:val="001243F1"/>
    <w:rsid w:val="0012456F"/>
    <w:rsid w:val="001247DF"/>
    <w:rsid w:val="0012487A"/>
    <w:rsid w:val="00124B88"/>
    <w:rsid w:val="00124BB3"/>
    <w:rsid w:val="00124C33"/>
    <w:rsid w:val="00124D7F"/>
    <w:rsid w:val="0012504D"/>
    <w:rsid w:val="00125391"/>
    <w:rsid w:val="001253F9"/>
    <w:rsid w:val="0012543E"/>
    <w:rsid w:val="001254CA"/>
    <w:rsid w:val="0012569B"/>
    <w:rsid w:val="00125705"/>
    <w:rsid w:val="00125731"/>
    <w:rsid w:val="00125753"/>
    <w:rsid w:val="00125B64"/>
    <w:rsid w:val="00125D29"/>
    <w:rsid w:val="00125D8D"/>
    <w:rsid w:val="00125DEC"/>
    <w:rsid w:val="00125E8E"/>
    <w:rsid w:val="00126031"/>
    <w:rsid w:val="001262D0"/>
    <w:rsid w:val="00126470"/>
    <w:rsid w:val="001264ED"/>
    <w:rsid w:val="00126B1E"/>
    <w:rsid w:val="00126C86"/>
    <w:rsid w:val="00126D1E"/>
    <w:rsid w:val="0012708E"/>
    <w:rsid w:val="00127148"/>
    <w:rsid w:val="0012729B"/>
    <w:rsid w:val="001272D7"/>
    <w:rsid w:val="00127492"/>
    <w:rsid w:val="001274DA"/>
    <w:rsid w:val="00127671"/>
    <w:rsid w:val="00127887"/>
    <w:rsid w:val="0012797B"/>
    <w:rsid w:val="00127A3E"/>
    <w:rsid w:val="00127B51"/>
    <w:rsid w:val="00127BCB"/>
    <w:rsid w:val="00127BEB"/>
    <w:rsid w:val="00127D98"/>
    <w:rsid w:val="00127EAE"/>
    <w:rsid w:val="00127EDB"/>
    <w:rsid w:val="00127FA9"/>
    <w:rsid w:val="001301C3"/>
    <w:rsid w:val="00130489"/>
    <w:rsid w:val="00130969"/>
    <w:rsid w:val="00130A04"/>
    <w:rsid w:val="00130A82"/>
    <w:rsid w:val="00130C08"/>
    <w:rsid w:val="00130CC4"/>
    <w:rsid w:val="00130E3B"/>
    <w:rsid w:val="00131204"/>
    <w:rsid w:val="0013127A"/>
    <w:rsid w:val="00131489"/>
    <w:rsid w:val="001316AA"/>
    <w:rsid w:val="00131780"/>
    <w:rsid w:val="001318C3"/>
    <w:rsid w:val="00131A0D"/>
    <w:rsid w:val="00131ACB"/>
    <w:rsid w:val="00131BE6"/>
    <w:rsid w:val="00131C8F"/>
    <w:rsid w:val="00131CB5"/>
    <w:rsid w:val="00131EF5"/>
    <w:rsid w:val="00132227"/>
    <w:rsid w:val="0013242A"/>
    <w:rsid w:val="0013246B"/>
    <w:rsid w:val="00132593"/>
    <w:rsid w:val="001326AF"/>
    <w:rsid w:val="001326C7"/>
    <w:rsid w:val="0013286F"/>
    <w:rsid w:val="0013289A"/>
    <w:rsid w:val="00132D83"/>
    <w:rsid w:val="00132DA2"/>
    <w:rsid w:val="00132DB7"/>
    <w:rsid w:val="00132F31"/>
    <w:rsid w:val="00133224"/>
    <w:rsid w:val="001334E5"/>
    <w:rsid w:val="0013359D"/>
    <w:rsid w:val="00133830"/>
    <w:rsid w:val="00133A32"/>
    <w:rsid w:val="00133D3B"/>
    <w:rsid w:val="00134083"/>
    <w:rsid w:val="00134150"/>
    <w:rsid w:val="00134232"/>
    <w:rsid w:val="00134440"/>
    <w:rsid w:val="001346C5"/>
    <w:rsid w:val="0013475B"/>
    <w:rsid w:val="001347B6"/>
    <w:rsid w:val="001349C5"/>
    <w:rsid w:val="001349F6"/>
    <w:rsid w:val="00134C83"/>
    <w:rsid w:val="00134D13"/>
    <w:rsid w:val="00134F83"/>
    <w:rsid w:val="0013523F"/>
    <w:rsid w:val="001352AC"/>
    <w:rsid w:val="00135348"/>
    <w:rsid w:val="00135494"/>
    <w:rsid w:val="0013567B"/>
    <w:rsid w:val="00135A6D"/>
    <w:rsid w:val="00135ACE"/>
    <w:rsid w:val="00135CEF"/>
    <w:rsid w:val="00135DFD"/>
    <w:rsid w:val="00135E02"/>
    <w:rsid w:val="00135E0E"/>
    <w:rsid w:val="00135E41"/>
    <w:rsid w:val="00135E7A"/>
    <w:rsid w:val="00135EBA"/>
    <w:rsid w:val="00135F2F"/>
    <w:rsid w:val="00136045"/>
    <w:rsid w:val="001360C7"/>
    <w:rsid w:val="001360F4"/>
    <w:rsid w:val="00136150"/>
    <w:rsid w:val="00136365"/>
    <w:rsid w:val="001365B2"/>
    <w:rsid w:val="0013693D"/>
    <w:rsid w:val="00136A57"/>
    <w:rsid w:val="00136D3E"/>
    <w:rsid w:val="00136F8A"/>
    <w:rsid w:val="00137087"/>
    <w:rsid w:val="00137140"/>
    <w:rsid w:val="001371A8"/>
    <w:rsid w:val="001371BD"/>
    <w:rsid w:val="001371E4"/>
    <w:rsid w:val="0013733D"/>
    <w:rsid w:val="001374C0"/>
    <w:rsid w:val="0013756E"/>
    <w:rsid w:val="001375AE"/>
    <w:rsid w:val="00137766"/>
    <w:rsid w:val="00137923"/>
    <w:rsid w:val="0013795B"/>
    <w:rsid w:val="001379A3"/>
    <w:rsid w:val="00137B41"/>
    <w:rsid w:val="00137C0F"/>
    <w:rsid w:val="00140451"/>
    <w:rsid w:val="0014096E"/>
    <w:rsid w:val="00140975"/>
    <w:rsid w:val="00140A0F"/>
    <w:rsid w:val="00140CA4"/>
    <w:rsid w:val="00140DB2"/>
    <w:rsid w:val="00140E1E"/>
    <w:rsid w:val="00140EC3"/>
    <w:rsid w:val="00141400"/>
    <w:rsid w:val="00141A73"/>
    <w:rsid w:val="00141BE1"/>
    <w:rsid w:val="00141C1D"/>
    <w:rsid w:val="00141C47"/>
    <w:rsid w:val="00141C6F"/>
    <w:rsid w:val="00141EE4"/>
    <w:rsid w:val="0014207F"/>
    <w:rsid w:val="0014212B"/>
    <w:rsid w:val="0014222E"/>
    <w:rsid w:val="0014234E"/>
    <w:rsid w:val="001423D5"/>
    <w:rsid w:val="00142A77"/>
    <w:rsid w:val="00142B7F"/>
    <w:rsid w:val="00142CE2"/>
    <w:rsid w:val="00142E3F"/>
    <w:rsid w:val="00142E40"/>
    <w:rsid w:val="00142E7C"/>
    <w:rsid w:val="00142F7C"/>
    <w:rsid w:val="00143176"/>
    <w:rsid w:val="001433AC"/>
    <w:rsid w:val="00143478"/>
    <w:rsid w:val="00143538"/>
    <w:rsid w:val="00143639"/>
    <w:rsid w:val="00143643"/>
    <w:rsid w:val="0014384F"/>
    <w:rsid w:val="001439EB"/>
    <w:rsid w:val="00143B5C"/>
    <w:rsid w:val="00143E85"/>
    <w:rsid w:val="00143F73"/>
    <w:rsid w:val="00143F7E"/>
    <w:rsid w:val="0014400E"/>
    <w:rsid w:val="0014402A"/>
    <w:rsid w:val="00144102"/>
    <w:rsid w:val="00144275"/>
    <w:rsid w:val="001443B5"/>
    <w:rsid w:val="001444D0"/>
    <w:rsid w:val="001445B6"/>
    <w:rsid w:val="001446F2"/>
    <w:rsid w:val="001446F9"/>
    <w:rsid w:val="0014488C"/>
    <w:rsid w:val="00144932"/>
    <w:rsid w:val="001449E2"/>
    <w:rsid w:val="00144CE4"/>
    <w:rsid w:val="00144D8D"/>
    <w:rsid w:val="00144E54"/>
    <w:rsid w:val="00145262"/>
    <w:rsid w:val="00145504"/>
    <w:rsid w:val="0014551A"/>
    <w:rsid w:val="00145584"/>
    <w:rsid w:val="0014560B"/>
    <w:rsid w:val="0014566B"/>
    <w:rsid w:val="001459EA"/>
    <w:rsid w:val="00145F88"/>
    <w:rsid w:val="00145F8C"/>
    <w:rsid w:val="00145F91"/>
    <w:rsid w:val="001460BC"/>
    <w:rsid w:val="0014619C"/>
    <w:rsid w:val="00146228"/>
    <w:rsid w:val="001462CE"/>
    <w:rsid w:val="001463CC"/>
    <w:rsid w:val="00146420"/>
    <w:rsid w:val="00146690"/>
    <w:rsid w:val="00146738"/>
    <w:rsid w:val="00146968"/>
    <w:rsid w:val="00146D5F"/>
    <w:rsid w:val="00146E8D"/>
    <w:rsid w:val="00146E8F"/>
    <w:rsid w:val="00146EFD"/>
    <w:rsid w:val="00146FD2"/>
    <w:rsid w:val="00146FF2"/>
    <w:rsid w:val="00147167"/>
    <w:rsid w:val="00147701"/>
    <w:rsid w:val="00147723"/>
    <w:rsid w:val="00147747"/>
    <w:rsid w:val="001477B9"/>
    <w:rsid w:val="00147A5A"/>
    <w:rsid w:val="00147F11"/>
    <w:rsid w:val="00147F34"/>
    <w:rsid w:val="00147F82"/>
    <w:rsid w:val="001500C5"/>
    <w:rsid w:val="00150326"/>
    <w:rsid w:val="0015038B"/>
    <w:rsid w:val="00150463"/>
    <w:rsid w:val="0015047A"/>
    <w:rsid w:val="001504AA"/>
    <w:rsid w:val="0015053F"/>
    <w:rsid w:val="00150938"/>
    <w:rsid w:val="00150994"/>
    <w:rsid w:val="00150C5C"/>
    <w:rsid w:val="00150D68"/>
    <w:rsid w:val="00150E2C"/>
    <w:rsid w:val="001510C1"/>
    <w:rsid w:val="001513B5"/>
    <w:rsid w:val="00151580"/>
    <w:rsid w:val="0015171E"/>
    <w:rsid w:val="001517C5"/>
    <w:rsid w:val="001518BB"/>
    <w:rsid w:val="00151ADB"/>
    <w:rsid w:val="00151B44"/>
    <w:rsid w:val="00151C63"/>
    <w:rsid w:val="00151CB2"/>
    <w:rsid w:val="00151DA4"/>
    <w:rsid w:val="00151E45"/>
    <w:rsid w:val="00152072"/>
    <w:rsid w:val="0015213A"/>
    <w:rsid w:val="0015233C"/>
    <w:rsid w:val="001525F8"/>
    <w:rsid w:val="001525FB"/>
    <w:rsid w:val="0015270E"/>
    <w:rsid w:val="001527A1"/>
    <w:rsid w:val="00152AE1"/>
    <w:rsid w:val="00152B5A"/>
    <w:rsid w:val="00152BD9"/>
    <w:rsid w:val="00152CE4"/>
    <w:rsid w:val="00152D72"/>
    <w:rsid w:val="00152D82"/>
    <w:rsid w:val="00152DA5"/>
    <w:rsid w:val="00152E60"/>
    <w:rsid w:val="00152F54"/>
    <w:rsid w:val="00152FB9"/>
    <w:rsid w:val="00153019"/>
    <w:rsid w:val="0015305B"/>
    <w:rsid w:val="001531FF"/>
    <w:rsid w:val="00153529"/>
    <w:rsid w:val="001535ED"/>
    <w:rsid w:val="001535F5"/>
    <w:rsid w:val="00153674"/>
    <w:rsid w:val="00153694"/>
    <w:rsid w:val="0015398C"/>
    <w:rsid w:val="001539CE"/>
    <w:rsid w:val="00153A76"/>
    <w:rsid w:val="00153D99"/>
    <w:rsid w:val="00153E1A"/>
    <w:rsid w:val="0015409E"/>
    <w:rsid w:val="00154126"/>
    <w:rsid w:val="00154353"/>
    <w:rsid w:val="00154445"/>
    <w:rsid w:val="0015454D"/>
    <w:rsid w:val="00154589"/>
    <w:rsid w:val="001546D4"/>
    <w:rsid w:val="00154775"/>
    <w:rsid w:val="0015495F"/>
    <w:rsid w:val="001549C4"/>
    <w:rsid w:val="00154B3E"/>
    <w:rsid w:val="00154B5D"/>
    <w:rsid w:val="00154D90"/>
    <w:rsid w:val="00154F28"/>
    <w:rsid w:val="001550F0"/>
    <w:rsid w:val="001551FD"/>
    <w:rsid w:val="00155247"/>
    <w:rsid w:val="0015536B"/>
    <w:rsid w:val="00155642"/>
    <w:rsid w:val="00155841"/>
    <w:rsid w:val="001559BB"/>
    <w:rsid w:val="00155A09"/>
    <w:rsid w:val="00155A82"/>
    <w:rsid w:val="00155C87"/>
    <w:rsid w:val="001560DC"/>
    <w:rsid w:val="001560EB"/>
    <w:rsid w:val="001562B9"/>
    <w:rsid w:val="001562BA"/>
    <w:rsid w:val="00156459"/>
    <w:rsid w:val="0015645F"/>
    <w:rsid w:val="0015657E"/>
    <w:rsid w:val="00156715"/>
    <w:rsid w:val="001568A5"/>
    <w:rsid w:val="00156B16"/>
    <w:rsid w:val="00156B2D"/>
    <w:rsid w:val="00156B5D"/>
    <w:rsid w:val="00156CF0"/>
    <w:rsid w:val="00157302"/>
    <w:rsid w:val="00157387"/>
    <w:rsid w:val="001573FF"/>
    <w:rsid w:val="00157659"/>
    <w:rsid w:val="0015792B"/>
    <w:rsid w:val="001579FB"/>
    <w:rsid w:val="00157ACB"/>
    <w:rsid w:val="00157AED"/>
    <w:rsid w:val="00157C51"/>
    <w:rsid w:val="00157CA9"/>
    <w:rsid w:val="00157F0B"/>
    <w:rsid w:val="00157FED"/>
    <w:rsid w:val="00157FFA"/>
    <w:rsid w:val="001600DC"/>
    <w:rsid w:val="0016041E"/>
    <w:rsid w:val="00160592"/>
    <w:rsid w:val="00160689"/>
    <w:rsid w:val="00160A26"/>
    <w:rsid w:val="00160D8B"/>
    <w:rsid w:val="00160E9C"/>
    <w:rsid w:val="001611E1"/>
    <w:rsid w:val="001612BE"/>
    <w:rsid w:val="001612EC"/>
    <w:rsid w:val="001614B0"/>
    <w:rsid w:val="001614DC"/>
    <w:rsid w:val="0016160A"/>
    <w:rsid w:val="00161673"/>
    <w:rsid w:val="00161849"/>
    <w:rsid w:val="001618E2"/>
    <w:rsid w:val="001619B0"/>
    <w:rsid w:val="00161BA3"/>
    <w:rsid w:val="00161CF4"/>
    <w:rsid w:val="00161E14"/>
    <w:rsid w:val="00161F28"/>
    <w:rsid w:val="001621B3"/>
    <w:rsid w:val="0016226B"/>
    <w:rsid w:val="00162319"/>
    <w:rsid w:val="0016231F"/>
    <w:rsid w:val="001623B3"/>
    <w:rsid w:val="00162474"/>
    <w:rsid w:val="001626CE"/>
    <w:rsid w:val="001628D2"/>
    <w:rsid w:val="001628D3"/>
    <w:rsid w:val="00162AF0"/>
    <w:rsid w:val="00162AFA"/>
    <w:rsid w:val="00162C64"/>
    <w:rsid w:val="00162D39"/>
    <w:rsid w:val="00163188"/>
    <w:rsid w:val="001631BB"/>
    <w:rsid w:val="00163214"/>
    <w:rsid w:val="00163288"/>
    <w:rsid w:val="001632C3"/>
    <w:rsid w:val="0016345A"/>
    <w:rsid w:val="001636CE"/>
    <w:rsid w:val="00163977"/>
    <w:rsid w:val="001639D7"/>
    <w:rsid w:val="00163A08"/>
    <w:rsid w:val="00163A7D"/>
    <w:rsid w:val="00163ACF"/>
    <w:rsid w:val="00163D0A"/>
    <w:rsid w:val="00163DAF"/>
    <w:rsid w:val="00163E96"/>
    <w:rsid w:val="00164032"/>
    <w:rsid w:val="001642FD"/>
    <w:rsid w:val="00164383"/>
    <w:rsid w:val="001644CB"/>
    <w:rsid w:val="0016460B"/>
    <w:rsid w:val="001649DD"/>
    <w:rsid w:val="00164BAD"/>
    <w:rsid w:val="00164CE6"/>
    <w:rsid w:val="00164DB3"/>
    <w:rsid w:val="00164DD0"/>
    <w:rsid w:val="001650BA"/>
    <w:rsid w:val="001652A5"/>
    <w:rsid w:val="001657FD"/>
    <w:rsid w:val="001658F7"/>
    <w:rsid w:val="00165BF5"/>
    <w:rsid w:val="00165CE2"/>
    <w:rsid w:val="00165D20"/>
    <w:rsid w:val="00165D21"/>
    <w:rsid w:val="00165E02"/>
    <w:rsid w:val="00165E4E"/>
    <w:rsid w:val="00165ECF"/>
    <w:rsid w:val="00165FBB"/>
    <w:rsid w:val="0016638F"/>
    <w:rsid w:val="001664C2"/>
    <w:rsid w:val="001664F0"/>
    <w:rsid w:val="0016651D"/>
    <w:rsid w:val="00166536"/>
    <w:rsid w:val="00166699"/>
    <w:rsid w:val="00166762"/>
    <w:rsid w:val="001668EB"/>
    <w:rsid w:val="00166D89"/>
    <w:rsid w:val="00166F4E"/>
    <w:rsid w:val="00167071"/>
    <w:rsid w:val="00167126"/>
    <w:rsid w:val="00167327"/>
    <w:rsid w:val="001674E4"/>
    <w:rsid w:val="00167554"/>
    <w:rsid w:val="001675E1"/>
    <w:rsid w:val="00167622"/>
    <w:rsid w:val="00167752"/>
    <w:rsid w:val="00167AB9"/>
    <w:rsid w:val="00167B0D"/>
    <w:rsid w:val="00167B62"/>
    <w:rsid w:val="00167DFB"/>
    <w:rsid w:val="00167ECA"/>
    <w:rsid w:val="00167FBA"/>
    <w:rsid w:val="0017008E"/>
    <w:rsid w:val="001700A3"/>
    <w:rsid w:val="001700EF"/>
    <w:rsid w:val="00170184"/>
    <w:rsid w:val="00170357"/>
    <w:rsid w:val="001707DA"/>
    <w:rsid w:val="0017085A"/>
    <w:rsid w:val="00170931"/>
    <w:rsid w:val="00170978"/>
    <w:rsid w:val="00170A01"/>
    <w:rsid w:val="00170A11"/>
    <w:rsid w:val="00170B2E"/>
    <w:rsid w:val="00170BE8"/>
    <w:rsid w:val="00170EB6"/>
    <w:rsid w:val="001710EE"/>
    <w:rsid w:val="0017131D"/>
    <w:rsid w:val="0017136F"/>
    <w:rsid w:val="001714BE"/>
    <w:rsid w:val="0017181D"/>
    <w:rsid w:val="0017182A"/>
    <w:rsid w:val="00171845"/>
    <w:rsid w:val="00171855"/>
    <w:rsid w:val="001718F0"/>
    <w:rsid w:val="00171A4A"/>
    <w:rsid w:val="00171BC2"/>
    <w:rsid w:val="00171CEC"/>
    <w:rsid w:val="00171CFC"/>
    <w:rsid w:val="00171D83"/>
    <w:rsid w:val="00171DB8"/>
    <w:rsid w:val="00171FED"/>
    <w:rsid w:val="00172065"/>
    <w:rsid w:val="001720C2"/>
    <w:rsid w:val="00172183"/>
    <w:rsid w:val="001724D9"/>
    <w:rsid w:val="00172530"/>
    <w:rsid w:val="00172534"/>
    <w:rsid w:val="00172579"/>
    <w:rsid w:val="00172790"/>
    <w:rsid w:val="0017280F"/>
    <w:rsid w:val="0017285D"/>
    <w:rsid w:val="0017290F"/>
    <w:rsid w:val="00172CA8"/>
    <w:rsid w:val="00172E01"/>
    <w:rsid w:val="00172E09"/>
    <w:rsid w:val="0017304F"/>
    <w:rsid w:val="0017305C"/>
    <w:rsid w:val="00173192"/>
    <w:rsid w:val="0017319F"/>
    <w:rsid w:val="0017341E"/>
    <w:rsid w:val="001734EA"/>
    <w:rsid w:val="0017354F"/>
    <w:rsid w:val="001735B5"/>
    <w:rsid w:val="0017370B"/>
    <w:rsid w:val="00173931"/>
    <w:rsid w:val="00173A12"/>
    <w:rsid w:val="00173ACC"/>
    <w:rsid w:val="00173BA8"/>
    <w:rsid w:val="00173BDD"/>
    <w:rsid w:val="00173DC5"/>
    <w:rsid w:val="00173E07"/>
    <w:rsid w:val="00173FB7"/>
    <w:rsid w:val="00174128"/>
    <w:rsid w:val="001741B0"/>
    <w:rsid w:val="00174362"/>
    <w:rsid w:val="00174487"/>
    <w:rsid w:val="00174889"/>
    <w:rsid w:val="00174A4D"/>
    <w:rsid w:val="00174ACB"/>
    <w:rsid w:val="00174E51"/>
    <w:rsid w:val="00174E79"/>
    <w:rsid w:val="0017527F"/>
    <w:rsid w:val="0017531F"/>
    <w:rsid w:val="001755C0"/>
    <w:rsid w:val="001756B8"/>
    <w:rsid w:val="00175751"/>
    <w:rsid w:val="0017594E"/>
    <w:rsid w:val="00175ACC"/>
    <w:rsid w:val="00175B4E"/>
    <w:rsid w:val="00175B93"/>
    <w:rsid w:val="00175D01"/>
    <w:rsid w:val="00175E94"/>
    <w:rsid w:val="00175EF8"/>
    <w:rsid w:val="0017650F"/>
    <w:rsid w:val="00176818"/>
    <w:rsid w:val="00176843"/>
    <w:rsid w:val="0017699A"/>
    <w:rsid w:val="00176BB7"/>
    <w:rsid w:val="00176D75"/>
    <w:rsid w:val="00176E22"/>
    <w:rsid w:val="0017701C"/>
    <w:rsid w:val="001770C3"/>
    <w:rsid w:val="00177329"/>
    <w:rsid w:val="00177473"/>
    <w:rsid w:val="0017777A"/>
    <w:rsid w:val="0017786F"/>
    <w:rsid w:val="00177911"/>
    <w:rsid w:val="00177A23"/>
    <w:rsid w:val="00177D24"/>
    <w:rsid w:val="00180137"/>
    <w:rsid w:val="0018021E"/>
    <w:rsid w:val="0018071B"/>
    <w:rsid w:val="001807A1"/>
    <w:rsid w:val="00180980"/>
    <w:rsid w:val="00180A4E"/>
    <w:rsid w:val="00180EBC"/>
    <w:rsid w:val="001810F0"/>
    <w:rsid w:val="00181149"/>
    <w:rsid w:val="00181176"/>
    <w:rsid w:val="00181441"/>
    <w:rsid w:val="00181499"/>
    <w:rsid w:val="00181571"/>
    <w:rsid w:val="0018158B"/>
    <w:rsid w:val="001815AD"/>
    <w:rsid w:val="001815C1"/>
    <w:rsid w:val="0018179E"/>
    <w:rsid w:val="00181892"/>
    <w:rsid w:val="00182361"/>
    <w:rsid w:val="00182935"/>
    <w:rsid w:val="00182B17"/>
    <w:rsid w:val="00182C1A"/>
    <w:rsid w:val="00182C1E"/>
    <w:rsid w:val="00182C3F"/>
    <w:rsid w:val="00182CA3"/>
    <w:rsid w:val="00182D31"/>
    <w:rsid w:val="00182E2E"/>
    <w:rsid w:val="00183054"/>
    <w:rsid w:val="0018314E"/>
    <w:rsid w:val="00183173"/>
    <w:rsid w:val="00183198"/>
    <w:rsid w:val="0018322B"/>
    <w:rsid w:val="001832AE"/>
    <w:rsid w:val="001833B8"/>
    <w:rsid w:val="001833C4"/>
    <w:rsid w:val="0018351E"/>
    <w:rsid w:val="00183589"/>
    <w:rsid w:val="001836F6"/>
    <w:rsid w:val="0018370C"/>
    <w:rsid w:val="00183B29"/>
    <w:rsid w:val="00183C52"/>
    <w:rsid w:val="00183CFA"/>
    <w:rsid w:val="00183D1B"/>
    <w:rsid w:val="00183EF4"/>
    <w:rsid w:val="00183FB7"/>
    <w:rsid w:val="001841C2"/>
    <w:rsid w:val="0018459E"/>
    <w:rsid w:val="001845AE"/>
    <w:rsid w:val="0018463E"/>
    <w:rsid w:val="001848F2"/>
    <w:rsid w:val="001849D7"/>
    <w:rsid w:val="00184A86"/>
    <w:rsid w:val="00184BEE"/>
    <w:rsid w:val="00184DEF"/>
    <w:rsid w:val="00184F10"/>
    <w:rsid w:val="00184F2A"/>
    <w:rsid w:val="00184FBC"/>
    <w:rsid w:val="00184FCA"/>
    <w:rsid w:val="00184FFE"/>
    <w:rsid w:val="001851BF"/>
    <w:rsid w:val="00185233"/>
    <w:rsid w:val="001852D8"/>
    <w:rsid w:val="001857A7"/>
    <w:rsid w:val="0018580F"/>
    <w:rsid w:val="00185893"/>
    <w:rsid w:val="001858FB"/>
    <w:rsid w:val="001859E1"/>
    <w:rsid w:val="00185CE2"/>
    <w:rsid w:val="00185E16"/>
    <w:rsid w:val="00185EA8"/>
    <w:rsid w:val="00185EFF"/>
    <w:rsid w:val="00185FD2"/>
    <w:rsid w:val="001863E8"/>
    <w:rsid w:val="00186429"/>
    <w:rsid w:val="00186847"/>
    <w:rsid w:val="00186925"/>
    <w:rsid w:val="00186DC2"/>
    <w:rsid w:val="00186E82"/>
    <w:rsid w:val="00187073"/>
    <w:rsid w:val="001870A0"/>
    <w:rsid w:val="00187227"/>
    <w:rsid w:val="0018764B"/>
    <w:rsid w:val="00187809"/>
    <w:rsid w:val="001878D0"/>
    <w:rsid w:val="00187A21"/>
    <w:rsid w:val="00187A6A"/>
    <w:rsid w:val="00187A8F"/>
    <w:rsid w:val="00187B6B"/>
    <w:rsid w:val="00187C6B"/>
    <w:rsid w:val="00187D7C"/>
    <w:rsid w:val="00190190"/>
    <w:rsid w:val="00190267"/>
    <w:rsid w:val="001902A1"/>
    <w:rsid w:val="001902E0"/>
    <w:rsid w:val="00190391"/>
    <w:rsid w:val="00190409"/>
    <w:rsid w:val="00190493"/>
    <w:rsid w:val="001904A9"/>
    <w:rsid w:val="001905FB"/>
    <w:rsid w:val="0019062A"/>
    <w:rsid w:val="00190647"/>
    <w:rsid w:val="0019064B"/>
    <w:rsid w:val="00190810"/>
    <w:rsid w:val="00190A28"/>
    <w:rsid w:val="00190A63"/>
    <w:rsid w:val="00190B28"/>
    <w:rsid w:val="00190BC9"/>
    <w:rsid w:val="00190BE2"/>
    <w:rsid w:val="00190C0E"/>
    <w:rsid w:val="00190E46"/>
    <w:rsid w:val="00190EA4"/>
    <w:rsid w:val="00190ECE"/>
    <w:rsid w:val="0019104A"/>
    <w:rsid w:val="001910A7"/>
    <w:rsid w:val="0019110C"/>
    <w:rsid w:val="001914CA"/>
    <w:rsid w:val="00191616"/>
    <w:rsid w:val="00191A39"/>
    <w:rsid w:val="00191B6C"/>
    <w:rsid w:val="00191BB3"/>
    <w:rsid w:val="00191DA4"/>
    <w:rsid w:val="00191E82"/>
    <w:rsid w:val="00191EA1"/>
    <w:rsid w:val="00191FA0"/>
    <w:rsid w:val="00191FA1"/>
    <w:rsid w:val="00192003"/>
    <w:rsid w:val="00192017"/>
    <w:rsid w:val="0019206D"/>
    <w:rsid w:val="00192093"/>
    <w:rsid w:val="00192120"/>
    <w:rsid w:val="0019213A"/>
    <w:rsid w:val="001926BC"/>
    <w:rsid w:val="001927C0"/>
    <w:rsid w:val="00192904"/>
    <w:rsid w:val="001929F0"/>
    <w:rsid w:val="00192B03"/>
    <w:rsid w:val="00192B53"/>
    <w:rsid w:val="00192B5E"/>
    <w:rsid w:val="00192BE3"/>
    <w:rsid w:val="00192D02"/>
    <w:rsid w:val="00192DA3"/>
    <w:rsid w:val="00192DC5"/>
    <w:rsid w:val="00192E6A"/>
    <w:rsid w:val="00192F5A"/>
    <w:rsid w:val="00192F7D"/>
    <w:rsid w:val="00193348"/>
    <w:rsid w:val="0019346C"/>
    <w:rsid w:val="00193543"/>
    <w:rsid w:val="00193580"/>
    <w:rsid w:val="0019369F"/>
    <w:rsid w:val="00193723"/>
    <w:rsid w:val="00193997"/>
    <w:rsid w:val="00193BE5"/>
    <w:rsid w:val="00193CCC"/>
    <w:rsid w:val="00193DB6"/>
    <w:rsid w:val="00193F41"/>
    <w:rsid w:val="00194067"/>
    <w:rsid w:val="001942DB"/>
    <w:rsid w:val="0019444C"/>
    <w:rsid w:val="00194472"/>
    <w:rsid w:val="00194C41"/>
    <w:rsid w:val="00194CC4"/>
    <w:rsid w:val="00194E4B"/>
    <w:rsid w:val="00194FAB"/>
    <w:rsid w:val="0019505B"/>
    <w:rsid w:val="00195105"/>
    <w:rsid w:val="0019521D"/>
    <w:rsid w:val="001954FD"/>
    <w:rsid w:val="00195537"/>
    <w:rsid w:val="001955FD"/>
    <w:rsid w:val="001959DE"/>
    <w:rsid w:val="00195A74"/>
    <w:rsid w:val="00195D94"/>
    <w:rsid w:val="00195ED3"/>
    <w:rsid w:val="00195F06"/>
    <w:rsid w:val="00195F86"/>
    <w:rsid w:val="0019602B"/>
    <w:rsid w:val="00196089"/>
    <w:rsid w:val="001960E7"/>
    <w:rsid w:val="001960F8"/>
    <w:rsid w:val="001966B0"/>
    <w:rsid w:val="00196940"/>
    <w:rsid w:val="00196A33"/>
    <w:rsid w:val="00196B6B"/>
    <w:rsid w:val="00196BFC"/>
    <w:rsid w:val="00196D94"/>
    <w:rsid w:val="00196F79"/>
    <w:rsid w:val="00196FFB"/>
    <w:rsid w:val="00197164"/>
    <w:rsid w:val="00197311"/>
    <w:rsid w:val="00197560"/>
    <w:rsid w:val="00197632"/>
    <w:rsid w:val="0019774E"/>
    <w:rsid w:val="00197776"/>
    <w:rsid w:val="001977CB"/>
    <w:rsid w:val="00197B77"/>
    <w:rsid w:val="00197B7A"/>
    <w:rsid w:val="00197C40"/>
    <w:rsid w:val="00197CF7"/>
    <w:rsid w:val="00197DE1"/>
    <w:rsid w:val="00197E01"/>
    <w:rsid w:val="001A001F"/>
    <w:rsid w:val="001A015A"/>
    <w:rsid w:val="001A017F"/>
    <w:rsid w:val="001A0348"/>
    <w:rsid w:val="001A03E4"/>
    <w:rsid w:val="001A04E7"/>
    <w:rsid w:val="001A0646"/>
    <w:rsid w:val="001A06D3"/>
    <w:rsid w:val="001A081B"/>
    <w:rsid w:val="001A08D8"/>
    <w:rsid w:val="001A097C"/>
    <w:rsid w:val="001A0EDC"/>
    <w:rsid w:val="001A1783"/>
    <w:rsid w:val="001A17F4"/>
    <w:rsid w:val="001A181A"/>
    <w:rsid w:val="001A1953"/>
    <w:rsid w:val="001A1C41"/>
    <w:rsid w:val="001A1C67"/>
    <w:rsid w:val="001A1E77"/>
    <w:rsid w:val="001A1FCF"/>
    <w:rsid w:val="001A2101"/>
    <w:rsid w:val="001A2134"/>
    <w:rsid w:val="001A218E"/>
    <w:rsid w:val="001A223B"/>
    <w:rsid w:val="001A2332"/>
    <w:rsid w:val="001A2663"/>
    <w:rsid w:val="001A26D7"/>
    <w:rsid w:val="001A2C32"/>
    <w:rsid w:val="001A2D8A"/>
    <w:rsid w:val="001A2DFE"/>
    <w:rsid w:val="001A2F98"/>
    <w:rsid w:val="001A307C"/>
    <w:rsid w:val="001A3B33"/>
    <w:rsid w:val="001A3EDC"/>
    <w:rsid w:val="001A408D"/>
    <w:rsid w:val="001A4100"/>
    <w:rsid w:val="001A414C"/>
    <w:rsid w:val="001A4164"/>
    <w:rsid w:val="001A42CA"/>
    <w:rsid w:val="001A4394"/>
    <w:rsid w:val="001A46A9"/>
    <w:rsid w:val="001A4838"/>
    <w:rsid w:val="001A4900"/>
    <w:rsid w:val="001A49C0"/>
    <w:rsid w:val="001A4B6B"/>
    <w:rsid w:val="001A4B72"/>
    <w:rsid w:val="001A4DD4"/>
    <w:rsid w:val="001A4E57"/>
    <w:rsid w:val="001A4F1E"/>
    <w:rsid w:val="001A4FC2"/>
    <w:rsid w:val="001A4FCE"/>
    <w:rsid w:val="001A5244"/>
    <w:rsid w:val="001A54B9"/>
    <w:rsid w:val="001A54C6"/>
    <w:rsid w:val="001A559F"/>
    <w:rsid w:val="001A569C"/>
    <w:rsid w:val="001A577F"/>
    <w:rsid w:val="001A58E1"/>
    <w:rsid w:val="001A58FE"/>
    <w:rsid w:val="001A5C3B"/>
    <w:rsid w:val="001A5CC5"/>
    <w:rsid w:val="001A5D92"/>
    <w:rsid w:val="001A5E9E"/>
    <w:rsid w:val="001A5F61"/>
    <w:rsid w:val="001A60E0"/>
    <w:rsid w:val="001A6392"/>
    <w:rsid w:val="001A63C6"/>
    <w:rsid w:val="001A65E4"/>
    <w:rsid w:val="001A6741"/>
    <w:rsid w:val="001A69E3"/>
    <w:rsid w:val="001A6BBC"/>
    <w:rsid w:val="001A6C02"/>
    <w:rsid w:val="001A6C38"/>
    <w:rsid w:val="001A6D51"/>
    <w:rsid w:val="001A6DF9"/>
    <w:rsid w:val="001A6E41"/>
    <w:rsid w:val="001A6EDA"/>
    <w:rsid w:val="001A700F"/>
    <w:rsid w:val="001A7053"/>
    <w:rsid w:val="001A71B6"/>
    <w:rsid w:val="001A71D3"/>
    <w:rsid w:val="001A72E8"/>
    <w:rsid w:val="001A7880"/>
    <w:rsid w:val="001A7BB9"/>
    <w:rsid w:val="001A7E82"/>
    <w:rsid w:val="001A7F87"/>
    <w:rsid w:val="001B0010"/>
    <w:rsid w:val="001B003D"/>
    <w:rsid w:val="001B0101"/>
    <w:rsid w:val="001B0222"/>
    <w:rsid w:val="001B034F"/>
    <w:rsid w:val="001B0473"/>
    <w:rsid w:val="001B05EE"/>
    <w:rsid w:val="001B05FA"/>
    <w:rsid w:val="001B0757"/>
    <w:rsid w:val="001B07F4"/>
    <w:rsid w:val="001B08F9"/>
    <w:rsid w:val="001B094E"/>
    <w:rsid w:val="001B0958"/>
    <w:rsid w:val="001B0A5F"/>
    <w:rsid w:val="001B0B58"/>
    <w:rsid w:val="001B0F2F"/>
    <w:rsid w:val="001B1049"/>
    <w:rsid w:val="001B107B"/>
    <w:rsid w:val="001B137A"/>
    <w:rsid w:val="001B138B"/>
    <w:rsid w:val="001B14DD"/>
    <w:rsid w:val="001B1642"/>
    <w:rsid w:val="001B1674"/>
    <w:rsid w:val="001B17D7"/>
    <w:rsid w:val="001B1807"/>
    <w:rsid w:val="001B197A"/>
    <w:rsid w:val="001B1A07"/>
    <w:rsid w:val="001B1BA9"/>
    <w:rsid w:val="001B1E27"/>
    <w:rsid w:val="001B1F1F"/>
    <w:rsid w:val="001B20CD"/>
    <w:rsid w:val="001B21C6"/>
    <w:rsid w:val="001B23AA"/>
    <w:rsid w:val="001B2430"/>
    <w:rsid w:val="001B24EA"/>
    <w:rsid w:val="001B2579"/>
    <w:rsid w:val="001B2632"/>
    <w:rsid w:val="001B267B"/>
    <w:rsid w:val="001B280F"/>
    <w:rsid w:val="001B28D8"/>
    <w:rsid w:val="001B2989"/>
    <w:rsid w:val="001B2B69"/>
    <w:rsid w:val="001B2C05"/>
    <w:rsid w:val="001B2D3C"/>
    <w:rsid w:val="001B2E83"/>
    <w:rsid w:val="001B2E91"/>
    <w:rsid w:val="001B2F86"/>
    <w:rsid w:val="001B2FD8"/>
    <w:rsid w:val="001B3021"/>
    <w:rsid w:val="001B31BB"/>
    <w:rsid w:val="001B31FB"/>
    <w:rsid w:val="001B32FF"/>
    <w:rsid w:val="001B348A"/>
    <w:rsid w:val="001B3549"/>
    <w:rsid w:val="001B39A2"/>
    <w:rsid w:val="001B3A7A"/>
    <w:rsid w:val="001B3D35"/>
    <w:rsid w:val="001B3D74"/>
    <w:rsid w:val="001B40A3"/>
    <w:rsid w:val="001B43D4"/>
    <w:rsid w:val="001B444D"/>
    <w:rsid w:val="001B4887"/>
    <w:rsid w:val="001B4897"/>
    <w:rsid w:val="001B4A33"/>
    <w:rsid w:val="001B4A34"/>
    <w:rsid w:val="001B4A8F"/>
    <w:rsid w:val="001B4D6A"/>
    <w:rsid w:val="001B4E1C"/>
    <w:rsid w:val="001B4F85"/>
    <w:rsid w:val="001B50D7"/>
    <w:rsid w:val="001B52B7"/>
    <w:rsid w:val="001B536B"/>
    <w:rsid w:val="001B5654"/>
    <w:rsid w:val="001B5865"/>
    <w:rsid w:val="001B58B9"/>
    <w:rsid w:val="001B58CB"/>
    <w:rsid w:val="001B5A57"/>
    <w:rsid w:val="001B5A7A"/>
    <w:rsid w:val="001B5B62"/>
    <w:rsid w:val="001B5BAA"/>
    <w:rsid w:val="001B5C07"/>
    <w:rsid w:val="001B5C97"/>
    <w:rsid w:val="001B5D6B"/>
    <w:rsid w:val="001B5E22"/>
    <w:rsid w:val="001B5F7B"/>
    <w:rsid w:val="001B602B"/>
    <w:rsid w:val="001B6057"/>
    <w:rsid w:val="001B60D7"/>
    <w:rsid w:val="001B634A"/>
    <w:rsid w:val="001B6355"/>
    <w:rsid w:val="001B64F0"/>
    <w:rsid w:val="001B660A"/>
    <w:rsid w:val="001B6921"/>
    <w:rsid w:val="001B6B20"/>
    <w:rsid w:val="001B6C77"/>
    <w:rsid w:val="001B6D99"/>
    <w:rsid w:val="001B709A"/>
    <w:rsid w:val="001B72B9"/>
    <w:rsid w:val="001B72C6"/>
    <w:rsid w:val="001B76EE"/>
    <w:rsid w:val="001B775F"/>
    <w:rsid w:val="001B7876"/>
    <w:rsid w:val="001B7B47"/>
    <w:rsid w:val="001B7BBA"/>
    <w:rsid w:val="001B7C55"/>
    <w:rsid w:val="001B7C9C"/>
    <w:rsid w:val="001B7DC0"/>
    <w:rsid w:val="001B7ED3"/>
    <w:rsid w:val="001B7F79"/>
    <w:rsid w:val="001C0024"/>
    <w:rsid w:val="001C04E8"/>
    <w:rsid w:val="001C06C2"/>
    <w:rsid w:val="001C06F1"/>
    <w:rsid w:val="001C0726"/>
    <w:rsid w:val="001C07DC"/>
    <w:rsid w:val="001C07E9"/>
    <w:rsid w:val="001C11BD"/>
    <w:rsid w:val="001C1210"/>
    <w:rsid w:val="001C127F"/>
    <w:rsid w:val="001C16CE"/>
    <w:rsid w:val="001C1886"/>
    <w:rsid w:val="001C1ACE"/>
    <w:rsid w:val="001C1BAD"/>
    <w:rsid w:val="001C1D56"/>
    <w:rsid w:val="001C1F44"/>
    <w:rsid w:val="001C201C"/>
    <w:rsid w:val="001C2173"/>
    <w:rsid w:val="001C2281"/>
    <w:rsid w:val="001C234D"/>
    <w:rsid w:val="001C294B"/>
    <w:rsid w:val="001C29C2"/>
    <w:rsid w:val="001C2B8A"/>
    <w:rsid w:val="001C2BEE"/>
    <w:rsid w:val="001C2C0F"/>
    <w:rsid w:val="001C2DE0"/>
    <w:rsid w:val="001C2E71"/>
    <w:rsid w:val="001C3269"/>
    <w:rsid w:val="001C3292"/>
    <w:rsid w:val="001C33C1"/>
    <w:rsid w:val="001C34A8"/>
    <w:rsid w:val="001C34FC"/>
    <w:rsid w:val="001C351D"/>
    <w:rsid w:val="001C374E"/>
    <w:rsid w:val="001C3E91"/>
    <w:rsid w:val="001C3EA7"/>
    <w:rsid w:val="001C401A"/>
    <w:rsid w:val="001C4219"/>
    <w:rsid w:val="001C44F6"/>
    <w:rsid w:val="001C452A"/>
    <w:rsid w:val="001C45CE"/>
    <w:rsid w:val="001C4705"/>
    <w:rsid w:val="001C474A"/>
    <w:rsid w:val="001C49B8"/>
    <w:rsid w:val="001C49F9"/>
    <w:rsid w:val="001C4D8A"/>
    <w:rsid w:val="001C4D9F"/>
    <w:rsid w:val="001C4F0E"/>
    <w:rsid w:val="001C4F61"/>
    <w:rsid w:val="001C4FBF"/>
    <w:rsid w:val="001C50E2"/>
    <w:rsid w:val="001C5331"/>
    <w:rsid w:val="001C5463"/>
    <w:rsid w:val="001C564C"/>
    <w:rsid w:val="001C5A7D"/>
    <w:rsid w:val="001C5CE7"/>
    <w:rsid w:val="001C5CEC"/>
    <w:rsid w:val="001C5DAD"/>
    <w:rsid w:val="001C5EB0"/>
    <w:rsid w:val="001C5FB0"/>
    <w:rsid w:val="001C5FC0"/>
    <w:rsid w:val="001C6132"/>
    <w:rsid w:val="001C668D"/>
    <w:rsid w:val="001C66BB"/>
    <w:rsid w:val="001C69F6"/>
    <w:rsid w:val="001C6A11"/>
    <w:rsid w:val="001C6B57"/>
    <w:rsid w:val="001C6BA1"/>
    <w:rsid w:val="001C6C08"/>
    <w:rsid w:val="001C6C52"/>
    <w:rsid w:val="001C6CDE"/>
    <w:rsid w:val="001C6F5E"/>
    <w:rsid w:val="001C6F84"/>
    <w:rsid w:val="001C70A8"/>
    <w:rsid w:val="001C7138"/>
    <w:rsid w:val="001C71FD"/>
    <w:rsid w:val="001C731A"/>
    <w:rsid w:val="001C7688"/>
    <w:rsid w:val="001C7797"/>
    <w:rsid w:val="001C7B08"/>
    <w:rsid w:val="001C7CC7"/>
    <w:rsid w:val="001C7CEF"/>
    <w:rsid w:val="001C7D98"/>
    <w:rsid w:val="001C7F0C"/>
    <w:rsid w:val="001D01DA"/>
    <w:rsid w:val="001D0709"/>
    <w:rsid w:val="001D0775"/>
    <w:rsid w:val="001D0891"/>
    <w:rsid w:val="001D0B52"/>
    <w:rsid w:val="001D0B99"/>
    <w:rsid w:val="001D0BC0"/>
    <w:rsid w:val="001D0CD8"/>
    <w:rsid w:val="001D0EC7"/>
    <w:rsid w:val="001D0ECE"/>
    <w:rsid w:val="001D117B"/>
    <w:rsid w:val="001D13EC"/>
    <w:rsid w:val="001D145A"/>
    <w:rsid w:val="001D1475"/>
    <w:rsid w:val="001D14CF"/>
    <w:rsid w:val="001D15A7"/>
    <w:rsid w:val="001D16FA"/>
    <w:rsid w:val="001D18FE"/>
    <w:rsid w:val="001D1A0A"/>
    <w:rsid w:val="001D1BF3"/>
    <w:rsid w:val="001D1C12"/>
    <w:rsid w:val="001D1D58"/>
    <w:rsid w:val="001D1D9A"/>
    <w:rsid w:val="001D1F99"/>
    <w:rsid w:val="001D1FF5"/>
    <w:rsid w:val="001D1FFA"/>
    <w:rsid w:val="001D2321"/>
    <w:rsid w:val="001D2349"/>
    <w:rsid w:val="001D24B9"/>
    <w:rsid w:val="001D258F"/>
    <w:rsid w:val="001D259D"/>
    <w:rsid w:val="001D2617"/>
    <w:rsid w:val="001D2668"/>
    <w:rsid w:val="001D272C"/>
    <w:rsid w:val="001D279B"/>
    <w:rsid w:val="001D286B"/>
    <w:rsid w:val="001D2EEF"/>
    <w:rsid w:val="001D323E"/>
    <w:rsid w:val="001D3257"/>
    <w:rsid w:val="001D33A2"/>
    <w:rsid w:val="001D3432"/>
    <w:rsid w:val="001D35D7"/>
    <w:rsid w:val="001D396F"/>
    <w:rsid w:val="001D3BD0"/>
    <w:rsid w:val="001D3CF5"/>
    <w:rsid w:val="001D3DAE"/>
    <w:rsid w:val="001D3F23"/>
    <w:rsid w:val="001D45C9"/>
    <w:rsid w:val="001D45E4"/>
    <w:rsid w:val="001D484E"/>
    <w:rsid w:val="001D485D"/>
    <w:rsid w:val="001D4982"/>
    <w:rsid w:val="001D49DC"/>
    <w:rsid w:val="001D4B14"/>
    <w:rsid w:val="001D4B88"/>
    <w:rsid w:val="001D4C36"/>
    <w:rsid w:val="001D4F6C"/>
    <w:rsid w:val="001D5197"/>
    <w:rsid w:val="001D51E7"/>
    <w:rsid w:val="001D525C"/>
    <w:rsid w:val="001D54B1"/>
    <w:rsid w:val="001D550D"/>
    <w:rsid w:val="001D55C8"/>
    <w:rsid w:val="001D5820"/>
    <w:rsid w:val="001D5B7A"/>
    <w:rsid w:val="001D5D49"/>
    <w:rsid w:val="001D5E2C"/>
    <w:rsid w:val="001D5F5D"/>
    <w:rsid w:val="001D602C"/>
    <w:rsid w:val="001D60BD"/>
    <w:rsid w:val="001D6264"/>
    <w:rsid w:val="001D6419"/>
    <w:rsid w:val="001D6565"/>
    <w:rsid w:val="001D66C8"/>
    <w:rsid w:val="001D6A1A"/>
    <w:rsid w:val="001D6B1A"/>
    <w:rsid w:val="001D6C14"/>
    <w:rsid w:val="001D6C5A"/>
    <w:rsid w:val="001D6CC5"/>
    <w:rsid w:val="001D6CC6"/>
    <w:rsid w:val="001D6D12"/>
    <w:rsid w:val="001D6D5A"/>
    <w:rsid w:val="001D6F85"/>
    <w:rsid w:val="001D7682"/>
    <w:rsid w:val="001D796C"/>
    <w:rsid w:val="001D79A6"/>
    <w:rsid w:val="001D7A20"/>
    <w:rsid w:val="001D7A80"/>
    <w:rsid w:val="001D7B0C"/>
    <w:rsid w:val="001D7DFF"/>
    <w:rsid w:val="001D7EEF"/>
    <w:rsid w:val="001D7F72"/>
    <w:rsid w:val="001D7FB6"/>
    <w:rsid w:val="001E046A"/>
    <w:rsid w:val="001E0542"/>
    <w:rsid w:val="001E0659"/>
    <w:rsid w:val="001E0754"/>
    <w:rsid w:val="001E0840"/>
    <w:rsid w:val="001E0999"/>
    <w:rsid w:val="001E09EC"/>
    <w:rsid w:val="001E0A44"/>
    <w:rsid w:val="001E0B1B"/>
    <w:rsid w:val="001E0ED5"/>
    <w:rsid w:val="001E1293"/>
    <w:rsid w:val="001E12A5"/>
    <w:rsid w:val="001E13CC"/>
    <w:rsid w:val="001E14B4"/>
    <w:rsid w:val="001E15A2"/>
    <w:rsid w:val="001E1829"/>
    <w:rsid w:val="001E1BBA"/>
    <w:rsid w:val="001E1C0E"/>
    <w:rsid w:val="001E1FAC"/>
    <w:rsid w:val="001E2060"/>
    <w:rsid w:val="001E20ED"/>
    <w:rsid w:val="001E21B5"/>
    <w:rsid w:val="001E23E9"/>
    <w:rsid w:val="001E25B6"/>
    <w:rsid w:val="001E2614"/>
    <w:rsid w:val="001E261D"/>
    <w:rsid w:val="001E2998"/>
    <w:rsid w:val="001E2D19"/>
    <w:rsid w:val="001E2D43"/>
    <w:rsid w:val="001E2D6B"/>
    <w:rsid w:val="001E2E79"/>
    <w:rsid w:val="001E2ED9"/>
    <w:rsid w:val="001E302F"/>
    <w:rsid w:val="001E3096"/>
    <w:rsid w:val="001E347B"/>
    <w:rsid w:val="001E3609"/>
    <w:rsid w:val="001E362F"/>
    <w:rsid w:val="001E38CE"/>
    <w:rsid w:val="001E3915"/>
    <w:rsid w:val="001E3A45"/>
    <w:rsid w:val="001E3AFE"/>
    <w:rsid w:val="001E3D25"/>
    <w:rsid w:val="001E3DD7"/>
    <w:rsid w:val="001E3E62"/>
    <w:rsid w:val="001E3EB2"/>
    <w:rsid w:val="001E3EEF"/>
    <w:rsid w:val="001E4011"/>
    <w:rsid w:val="001E414C"/>
    <w:rsid w:val="001E438D"/>
    <w:rsid w:val="001E4567"/>
    <w:rsid w:val="001E4666"/>
    <w:rsid w:val="001E4780"/>
    <w:rsid w:val="001E48EC"/>
    <w:rsid w:val="001E4BD1"/>
    <w:rsid w:val="001E4E1A"/>
    <w:rsid w:val="001E4F47"/>
    <w:rsid w:val="001E51B0"/>
    <w:rsid w:val="001E531A"/>
    <w:rsid w:val="001E542D"/>
    <w:rsid w:val="001E5444"/>
    <w:rsid w:val="001E56B8"/>
    <w:rsid w:val="001E5749"/>
    <w:rsid w:val="001E5750"/>
    <w:rsid w:val="001E5863"/>
    <w:rsid w:val="001E5901"/>
    <w:rsid w:val="001E598C"/>
    <w:rsid w:val="001E5992"/>
    <w:rsid w:val="001E5A10"/>
    <w:rsid w:val="001E5B23"/>
    <w:rsid w:val="001E5D83"/>
    <w:rsid w:val="001E5FAD"/>
    <w:rsid w:val="001E6154"/>
    <w:rsid w:val="001E6193"/>
    <w:rsid w:val="001E64E2"/>
    <w:rsid w:val="001E65E8"/>
    <w:rsid w:val="001E668B"/>
    <w:rsid w:val="001E6A89"/>
    <w:rsid w:val="001E6BE5"/>
    <w:rsid w:val="001E70CA"/>
    <w:rsid w:val="001E7266"/>
    <w:rsid w:val="001E733C"/>
    <w:rsid w:val="001E73BB"/>
    <w:rsid w:val="001E7D42"/>
    <w:rsid w:val="001E7F25"/>
    <w:rsid w:val="001F0060"/>
    <w:rsid w:val="001F0353"/>
    <w:rsid w:val="001F0417"/>
    <w:rsid w:val="001F0490"/>
    <w:rsid w:val="001F0532"/>
    <w:rsid w:val="001F0595"/>
    <w:rsid w:val="001F083B"/>
    <w:rsid w:val="001F08D0"/>
    <w:rsid w:val="001F092A"/>
    <w:rsid w:val="001F0CCA"/>
    <w:rsid w:val="001F0DE6"/>
    <w:rsid w:val="001F0EB4"/>
    <w:rsid w:val="001F0FE0"/>
    <w:rsid w:val="001F0FED"/>
    <w:rsid w:val="001F0FFC"/>
    <w:rsid w:val="001F103C"/>
    <w:rsid w:val="001F150B"/>
    <w:rsid w:val="001F1B35"/>
    <w:rsid w:val="001F1C70"/>
    <w:rsid w:val="001F1DD8"/>
    <w:rsid w:val="001F1E35"/>
    <w:rsid w:val="001F205E"/>
    <w:rsid w:val="001F218A"/>
    <w:rsid w:val="001F2190"/>
    <w:rsid w:val="001F2262"/>
    <w:rsid w:val="001F227C"/>
    <w:rsid w:val="001F2452"/>
    <w:rsid w:val="001F2688"/>
    <w:rsid w:val="001F27E4"/>
    <w:rsid w:val="001F28AD"/>
    <w:rsid w:val="001F2927"/>
    <w:rsid w:val="001F2BF4"/>
    <w:rsid w:val="001F2D7F"/>
    <w:rsid w:val="001F2E2D"/>
    <w:rsid w:val="001F308C"/>
    <w:rsid w:val="001F3102"/>
    <w:rsid w:val="001F3257"/>
    <w:rsid w:val="001F3262"/>
    <w:rsid w:val="001F3396"/>
    <w:rsid w:val="001F3581"/>
    <w:rsid w:val="001F35C4"/>
    <w:rsid w:val="001F3720"/>
    <w:rsid w:val="001F3762"/>
    <w:rsid w:val="001F37A7"/>
    <w:rsid w:val="001F37CD"/>
    <w:rsid w:val="001F38CE"/>
    <w:rsid w:val="001F3A4D"/>
    <w:rsid w:val="001F3B01"/>
    <w:rsid w:val="001F3D34"/>
    <w:rsid w:val="001F3F94"/>
    <w:rsid w:val="001F4043"/>
    <w:rsid w:val="001F40C1"/>
    <w:rsid w:val="001F4308"/>
    <w:rsid w:val="001F4386"/>
    <w:rsid w:val="001F46B2"/>
    <w:rsid w:val="001F46B6"/>
    <w:rsid w:val="001F4811"/>
    <w:rsid w:val="001F4881"/>
    <w:rsid w:val="001F49B0"/>
    <w:rsid w:val="001F4A9E"/>
    <w:rsid w:val="001F4AAD"/>
    <w:rsid w:val="001F4C26"/>
    <w:rsid w:val="001F4D81"/>
    <w:rsid w:val="001F4E99"/>
    <w:rsid w:val="001F4EFC"/>
    <w:rsid w:val="001F50FF"/>
    <w:rsid w:val="001F51C3"/>
    <w:rsid w:val="001F53A9"/>
    <w:rsid w:val="001F5453"/>
    <w:rsid w:val="001F5917"/>
    <w:rsid w:val="001F5C13"/>
    <w:rsid w:val="001F5D61"/>
    <w:rsid w:val="001F61A9"/>
    <w:rsid w:val="001F61E8"/>
    <w:rsid w:val="001F65AB"/>
    <w:rsid w:val="001F6854"/>
    <w:rsid w:val="001F69F5"/>
    <w:rsid w:val="001F6A57"/>
    <w:rsid w:val="001F6DA1"/>
    <w:rsid w:val="001F725A"/>
    <w:rsid w:val="001F72AC"/>
    <w:rsid w:val="001F7747"/>
    <w:rsid w:val="001F77FA"/>
    <w:rsid w:val="001F79FC"/>
    <w:rsid w:val="001F7AC3"/>
    <w:rsid w:val="001F7B02"/>
    <w:rsid w:val="001F7C8A"/>
    <w:rsid w:val="001F7DEA"/>
    <w:rsid w:val="00200028"/>
    <w:rsid w:val="00200106"/>
    <w:rsid w:val="002001F0"/>
    <w:rsid w:val="002004AA"/>
    <w:rsid w:val="00200843"/>
    <w:rsid w:val="0020089E"/>
    <w:rsid w:val="002008B0"/>
    <w:rsid w:val="00200A46"/>
    <w:rsid w:val="00200AEA"/>
    <w:rsid w:val="002011FB"/>
    <w:rsid w:val="00201210"/>
    <w:rsid w:val="0020135E"/>
    <w:rsid w:val="002013E4"/>
    <w:rsid w:val="00201692"/>
    <w:rsid w:val="0020185B"/>
    <w:rsid w:val="00201AEA"/>
    <w:rsid w:val="00201E7B"/>
    <w:rsid w:val="00201EB4"/>
    <w:rsid w:val="00201F31"/>
    <w:rsid w:val="002021D0"/>
    <w:rsid w:val="00202484"/>
    <w:rsid w:val="00202939"/>
    <w:rsid w:val="00202AF0"/>
    <w:rsid w:val="00202BBC"/>
    <w:rsid w:val="00202C1A"/>
    <w:rsid w:val="00202DE7"/>
    <w:rsid w:val="00203051"/>
    <w:rsid w:val="002033E9"/>
    <w:rsid w:val="0020343B"/>
    <w:rsid w:val="002034DA"/>
    <w:rsid w:val="00203686"/>
    <w:rsid w:val="002038AA"/>
    <w:rsid w:val="00203A65"/>
    <w:rsid w:val="00204078"/>
    <w:rsid w:val="00204184"/>
    <w:rsid w:val="002041A5"/>
    <w:rsid w:val="0020428C"/>
    <w:rsid w:val="002043CC"/>
    <w:rsid w:val="00204509"/>
    <w:rsid w:val="002048A6"/>
    <w:rsid w:val="002048E2"/>
    <w:rsid w:val="00204941"/>
    <w:rsid w:val="00204A9F"/>
    <w:rsid w:val="00204BCC"/>
    <w:rsid w:val="00204BF1"/>
    <w:rsid w:val="00204C2F"/>
    <w:rsid w:val="00204D08"/>
    <w:rsid w:val="00204D71"/>
    <w:rsid w:val="00204DF1"/>
    <w:rsid w:val="00204E45"/>
    <w:rsid w:val="002051AE"/>
    <w:rsid w:val="0020525F"/>
    <w:rsid w:val="002052DB"/>
    <w:rsid w:val="00205670"/>
    <w:rsid w:val="002056C0"/>
    <w:rsid w:val="00205822"/>
    <w:rsid w:val="0020583E"/>
    <w:rsid w:val="00205848"/>
    <w:rsid w:val="002059A5"/>
    <w:rsid w:val="00205A8F"/>
    <w:rsid w:val="00205BA3"/>
    <w:rsid w:val="00205D08"/>
    <w:rsid w:val="00205D90"/>
    <w:rsid w:val="00205DD4"/>
    <w:rsid w:val="00205F7F"/>
    <w:rsid w:val="00205FDD"/>
    <w:rsid w:val="00206071"/>
    <w:rsid w:val="0020608F"/>
    <w:rsid w:val="0020629D"/>
    <w:rsid w:val="002063C6"/>
    <w:rsid w:val="00206441"/>
    <w:rsid w:val="00206493"/>
    <w:rsid w:val="002064AC"/>
    <w:rsid w:val="002064BF"/>
    <w:rsid w:val="00206561"/>
    <w:rsid w:val="0020659B"/>
    <w:rsid w:val="00206961"/>
    <w:rsid w:val="00206B6D"/>
    <w:rsid w:val="00206C7A"/>
    <w:rsid w:val="00206CA4"/>
    <w:rsid w:val="00206F3A"/>
    <w:rsid w:val="00206FCD"/>
    <w:rsid w:val="00207063"/>
    <w:rsid w:val="002070AC"/>
    <w:rsid w:val="00207257"/>
    <w:rsid w:val="00207283"/>
    <w:rsid w:val="002074E7"/>
    <w:rsid w:val="00207584"/>
    <w:rsid w:val="002075A9"/>
    <w:rsid w:val="002076AB"/>
    <w:rsid w:val="00207873"/>
    <w:rsid w:val="00207994"/>
    <w:rsid w:val="00207C79"/>
    <w:rsid w:val="00207D01"/>
    <w:rsid w:val="00207D3E"/>
    <w:rsid w:val="00207D9A"/>
    <w:rsid w:val="002100B6"/>
    <w:rsid w:val="00210150"/>
    <w:rsid w:val="00210207"/>
    <w:rsid w:val="00210385"/>
    <w:rsid w:val="00210499"/>
    <w:rsid w:val="002106BC"/>
    <w:rsid w:val="002107B3"/>
    <w:rsid w:val="0021090A"/>
    <w:rsid w:val="00210A17"/>
    <w:rsid w:val="00210A44"/>
    <w:rsid w:val="00210A48"/>
    <w:rsid w:val="00210A9B"/>
    <w:rsid w:val="00210B41"/>
    <w:rsid w:val="00210BBB"/>
    <w:rsid w:val="00210C16"/>
    <w:rsid w:val="00210FF5"/>
    <w:rsid w:val="00211092"/>
    <w:rsid w:val="00211280"/>
    <w:rsid w:val="002112C4"/>
    <w:rsid w:val="00211359"/>
    <w:rsid w:val="0021164E"/>
    <w:rsid w:val="002116D0"/>
    <w:rsid w:val="002116ED"/>
    <w:rsid w:val="00211A53"/>
    <w:rsid w:val="00211A64"/>
    <w:rsid w:val="00211CBC"/>
    <w:rsid w:val="00211CE9"/>
    <w:rsid w:val="00211D07"/>
    <w:rsid w:val="00211DB8"/>
    <w:rsid w:val="00212079"/>
    <w:rsid w:val="00212247"/>
    <w:rsid w:val="0021233F"/>
    <w:rsid w:val="002123BC"/>
    <w:rsid w:val="00212631"/>
    <w:rsid w:val="0021290A"/>
    <w:rsid w:val="002129D9"/>
    <w:rsid w:val="00212A4B"/>
    <w:rsid w:val="00212A9E"/>
    <w:rsid w:val="00212C0E"/>
    <w:rsid w:val="00212CEB"/>
    <w:rsid w:val="00212D70"/>
    <w:rsid w:val="002130FB"/>
    <w:rsid w:val="002131C2"/>
    <w:rsid w:val="00213210"/>
    <w:rsid w:val="00213232"/>
    <w:rsid w:val="0021333E"/>
    <w:rsid w:val="002135D2"/>
    <w:rsid w:val="002135E9"/>
    <w:rsid w:val="002135EE"/>
    <w:rsid w:val="00213830"/>
    <w:rsid w:val="002138FF"/>
    <w:rsid w:val="00213CD9"/>
    <w:rsid w:val="00213DD8"/>
    <w:rsid w:val="00213ECA"/>
    <w:rsid w:val="00213F31"/>
    <w:rsid w:val="00213F4F"/>
    <w:rsid w:val="002140CD"/>
    <w:rsid w:val="00214165"/>
    <w:rsid w:val="00214171"/>
    <w:rsid w:val="00214172"/>
    <w:rsid w:val="002143FF"/>
    <w:rsid w:val="00214492"/>
    <w:rsid w:val="0021478F"/>
    <w:rsid w:val="00214914"/>
    <w:rsid w:val="0021491D"/>
    <w:rsid w:val="00214A48"/>
    <w:rsid w:val="00214AFD"/>
    <w:rsid w:val="00214B66"/>
    <w:rsid w:val="00214BCB"/>
    <w:rsid w:val="0021521B"/>
    <w:rsid w:val="0021538E"/>
    <w:rsid w:val="00215617"/>
    <w:rsid w:val="00215709"/>
    <w:rsid w:val="00215729"/>
    <w:rsid w:val="0021573B"/>
    <w:rsid w:val="00215BB9"/>
    <w:rsid w:val="00215BFA"/>
    <w:rsid w:val="00215C78"/>
    <w:rsid w:val="00215CBE"/>
    <w:rsid w:val="00215DC7"/>
    <w:rsid w:val="00215DDB"/>
    <w:rsid w:val="00215F7B"/>
    <w:rsid w:val="00215F99"/>
    <w:rsid w:val="0021640E"/>
    <w:rsid w:val="002164F9"/>
    <w:rsid w:val="0021683E"/>
    <w:rsid w:val="002169A5"/>
    <w:rsid w:val="00216D79"/>
    <w:rsid w:val="00216E85"/>
    <w:rsid w:val="00216EEB"/>
    <w:rsid w:val="00216FC1"/>
    <w:rsid w:val="0021721D"/>
    <w:rsid w:val="00217249"/>
    <w:rsid w:val="0021740A"/>
    <w:rsid w:val="002174A7"/>
    <w:rsid w:val="002176E8"/>
    <w:rsid w:val="002179D6"/>
    <w:rsid w:val="00217ADA"/>
    <w:rsid w:val="00217B05"/>
    <w:rsid w:val="00217B0B"/>
    <w:rsid w:val="00217C2F"/>
    <w:rsid w:val="00217CDB"/>
    <w:rsid w:val="00217D0D"/>
    <w:rsid w:val="00217D23"/>
    <w:rsid w:val="00220213"/>
    <w:rsid w:val="00220328"/>
    <w:rsid w:val="0022042B"/>
    <w:rsid w:val="002205CD"/>
    <w:rsid w:val="002205E1"/>
    <w:rsid w:val="00220616"/>
    <w:rsid w:val="002207C4"/>
    <w:rsid w:val="002208B5"/>
    <w:rsid w:val="00220BBD"/>
    <w:rsid w:val="00220E83"/>
    <w:rsid w:val="00220F91"/>
    <w:rsid w:val="00220F97"/>
    <w:rsid w:val="00220FE3"/>
    <w:rsid w:val="00221075"/>
    <w:rsid w:val="00221217"/>
    <w:rsid w:val="002212A6"/>
    <w:rsid w:val="002212B1"/>
    <w:rsid w:val="0022150E"/>
    <w:rsid w:val="0022154C"/>
    <w:rsid w:val="00221921"/>
    <w:rsid w:val="002219EC"/>
    <w:rsid w:val="00221A96"/>
    <w:rsid w:val="00221B22"/>
    <w:rsid w:val="00221D16"/>
    <w:rsid w:val="00221D65"/>
    <w:rsid w:val="00221E05"/>
    <w:rsid w:val="00221E5D"/>
    <w:rsid w:val="00221EF2"/>
    <w:rsid w:val="00221F0D"/>
    <w:rsid w:val="00222077"/>
    <w:rsid w:val="00222351"/>
    <w:rsid w:val="00222543"/>
    <w:rsid w:val="00222632"/>
    <w:rsid w:val="00222741"/>
    <w:rsid w:val="002229DE"/>
    <w:rsid w:val="00222B59"/>
    <w:rsid w:val="00222DF1"/>
    <w:rsid w:val="00222E48"/>
    <w:rsid w:val="00222F66"/>
    <w:rsid w:val="00223000"/>
    <w:rsid w:val="00223014"/>
    <w:rsid w:val="00223252"/>
    <w:rsid w:val="00223358"/>
    <w:rsid w:val="00223965"/>
    <w:rsid w:val="0022396C"/>
    <w:rsid w:val="002239A7"/>
    <w:rsid w:val="00223B27"/>
    <w:rsid w:val="00223B85"/>
    <w:rsid w:val="00223C8E"/>
    <w:rsid w:val="00223FE6"/>
    <w:rsid w:val="00224299"/>
    <w:rsid w:val="002242E6"/>
    <w:rsid w:val="00224312"/>
    <w:rsid w:val="00224479"/>
    <w:rsid w:val="00224606"/>
    <w:rsid w:val="002246B5"/>
    <w:rsid w:val="002246CA"/>
    <w:rsid w:val="002246F2"/>
    <w:rsid w:val="002247BB"/>
    <w:rsid w:val="00224A64"/>
    <w:rsid w:val="00224B25"/>
    <w:rsid w:val="00224F3A"/>
    <w:rsid w:val="00224FDC"/>
    <w:rsid w:val="002251FF"/>
    <w:rsid w:val="002252F8"/>
    <w:rsid w:val="002258A0"/>
    <w:rsid w:val="00225B67"/>
    <w:rsid w:val="00225DC8"/>
    <w:rsid w:val="0022607F"/>
    <w:rsid w:val="00226290"/>
    <w:rsid w:val="00226364"/>
    <w:rsid w:val="002266EC"/>
    <w:rsid w:val="00226A68"/>
    <w:rsid w:val="00226B80"/>
    <w:rsid w:val="00226B8E"/>
    <w:rsid w:val="00226DE4"/>
    <w:rsid w:val="00226EC8"/>
    <w:rsid w:val="00226EED"/>
    <w:rsid w:val="00226F67"/>
    <w:rsid w:val="002270A1"/>
    <w:rsid w:val="002270BE"/>
    <w:rsid w:val="0022716F"/>
    <w:rsid w:val="00227277"/>
    <w:rsid w:val="0022736E"/>
    <w:rsid w:val="00227375"/>
    <w:rsid w:val="002273E6"/>
    <w:rsid w:val="00227558"/>
    <w:rsid w:val="0022769F"/>
    <w:rsid w:val="002276CA"/>
    <w:rsid w:val="002276E2"/>
    <w:rsid w:val="00227A84"/>
    <w:rsid w:val="00227ABE"/>
    <w:rsid w:val="00227CBD"/>
    <w:rsid w:val="00227E5D"/>
    <w:rsid w:val="00227EB4"/>
    <w:rsid w:val="00230370"/>
    <w:rsid w:val="00230376"/>
    <w:rsid w:val="0023047E"/>
    <w:rsid w:val="002304CA"/>
    <w:rsid w:val="00230518"/>
    <w:rsid w:val="002305CB"/>
    <w:rsid w:val="0023061B"/>
    <w:rsid w:val="00230A51"/>
    <w:rsid w:val="00230CC9"/>
    <w:rsid w:val="00230DE1"/>
    <w:rsid w:val="00230F36"/>
    <w:rsid w:val="00230FBD"/>
    <w:rsid w:val="0023146A"/>
    <w:rsid w:val="002315D5"/>
    <w:rsid w:val="00231705"/>
    <w:rsid w:val="0023174D"/>
    <w:rsid w:val="002317AC"/>
    <w:rsid w:val="00231C09"/>
    <w:rsid w:val="00231CD2"/>
    <w:rsid w:val="00232193"/>
    <w:rsid w:val="002321C2"/>
    <w:rsid w:val="0023223B"/>
    <w:rsid w:val="0023236A"/>
    <w:rsid w:val="002324EF"/>
    <w:rsid w:val="00232582"/>
    <w:rsid w:val="002325CB"/>
    <w:rsid w:val="00232A67"/>
    <w:rsid w:val="00232B84"/>
    <w:rsid w:val="00232C09"/>
    <w:rsid w:val="00232C0A"/>
    <w:rsid w:val="00232E38"/>
    <w:rsid w:val="00232F2A"/>
    <w:rsid w:val="0023308A"/>
    <w:rsid w:val="00233253"/>
    <w:rsid w:val="0023329C"/>
    <w:rsid w:val="002332B8"/>
    <w:rsid w:val="0023339C"/>
    <w:rsid w:val="0023364A"/>
    <w:rsid w:val="0023378C"/>
    <w:rsid w:val="00233895"/>
    <w:rsid w:val="00233963"/>
    <w:rsid w:val="002339F4"/>
    <w:rsid w:val="00233A86"/>
    <w:rsid w:val="00233A97"/>
    <w:rsid w:val="00233E90"/>
    <w:rsid w:val="00233FD4"/>
    <w:rsid w:val="0023416E"/>
    <w:rsid w:val="002343C0"/>
    <w:rsid w:val="00234438"/>
    <w:rsid w:val="0023469E"/>
    <w:rsid w:val="002346AA"/>
    <w:rsid w:val="0023483E"/>
    <w:rsid w:val="00234A02"/>
    <w:rsid w:val="00234B2D"/>
    <w:rsid w:val="00234B54"/>
    <w:rsid w:val="00234BC5"/>
    <w:rsid w:val="00234CA4"/>
    <w:rsid w:val="00234CFD"/>
    <w:rsid w:val="00235047"/>
    <w:rsid w:val="0023505E"/>
    <w:rsid w:val="002350BC"/>
    <w:rsid w:val="00235109"/>
    <w:rsid w:val="00235518"/>
    <w:rsid w:val="0023554A"/>
    <w:rsid w:val="0023556F"/>
    <w:rsid w:val="002356D0"/>
    <w:rsid w:val="00235784"/>
    <w:rsid w:val="00235961"/>
    <w:rsid w:val="002359D9"/>
    <w:rsid w:val="00235A09"/>
    <w:rsid w:val="00235B0B"/>
    <w:rsid w:val="00235C4E"/>
    <w:rsid w:val="00235DF5"/>
    <w:rsid w:val="002362B8"/>
    <w:rsid w:val="002362E4"/>
    <w:rsid w:val="00236386"/>
    <w:rsid w:val="00236415"/>
    <w:rsid w:val="002364A7"/>
    <w:rsid w:val="0023667D"/>
    <w:rsid w:val="002367FC"/>
    <w:rsid w:val="0023691F"/>
    <w:rsid w:val="00236A09"/>
    <w:rsid w:val="00236D22"/>
    <w:rsid w:val="00236E06"/>
    <w:rsid w:val="00236EF9"/>
    <w:rsid w:val="00236F51"/>
    <w:rsid w:val="00236FB4"/>
    <w:rsid w:val="0023703C"/>
    <w:rsid w:val="0023703E"/>
    <w:rsid w:val="00237187"/>
    <w:rsid w:val="002371A9"/>
    <w:rsid w:val="00237264"/>
    <w:rsid w:val="002372BF"/>
    <w:rsid w:val="002373B3"/>
    <w:rsid w:val="002374E4"/>
    <w:rsid w:val="0023794D"/>
    <w:rsid w:val="00237A40"/>
    <w:rsid w:val="00237AC0"/>
    <w:rsid w:val="00237AC4"/>
    <w:rsid w:val="00237CA8"/>
    <w:rsid w:val="00237ECC"/>
    <w:rsid w:val="00237F02"/>
    <w:rsid w:val="00237FC7"/>
    <w:rsid w:val="00240077"/>
    <w:rsid w:val="0024012B"/>
    <w:rsid w:val="00240266"/>
    <w:rsid w:val="002402A9"/>
    <w:rsid w:val="002403F3"/>
    <w:rsid w:val="0024040D"/>
    <w:rsid w:val="00240508"/>
    <w:rsid w:val="002405A6"/>
    <w:rsid w:val="002408BD"/>
    <w:rsid w:val="0024114E"/>
    <w:rsid w:val="002411E8"/>
    <w:rsid w:val="00241395"/>
    <w:rsid w:val="00241417"/>
    <w:rsid w:val="00241442"/>
    <w:rsid w:val="00241596"/>
    <w:rsid w:val="002415CC"/>
    <w:rsid w:val="002419FD"/>
    <w:rsid w:val="00241D1E"/>
    <w:rsid w:val="00241D94"/>
    <w:rsid w:val="00241E11"/>
    <w:rsid w:val="0024202E"/>
    <w:rsid w:val="002420C0"/>
    <w:rsid w:val="00242111"/>
    <w:rsid w:val="002421E5"/>
    <w:rsid w:val="00242201"/>
    <w:rsid w:val="00242271"/>
    <w:rsid w:val="00242650"/>
    <w:rsid w:val="002427F1"/>
    <w:rsid w:val="0024285C"/>
    <w:rsid w:val="0024290E"/>
    <w:rsid w:val="00242972"/>
    <w:rsid w:val="00242A14"/>
    <w:rsid w:val="00242B7F"/>
    <w:rsid w:val="00242DEA"/>
    <w:rsid w:val="00242DF6"/>
    <w:rsid w:val="00242E7D"/>
    <w:rsid w:val="002430C3"/>
    <w:rsid w:val="002432A7"/>
    <w:rsid w:val="00243458"/>
    <w:rsid w:val="0024357E"/>
    <w:rsid w:val="002436CB"/>
    <w:rsid w:val="002436D9"/>
    <w:rsid w:val="00243A30"/>
    <w:rsid w:val="00243A5D"/>
    <w:rsid w:val="00243D4A"/>
    <w:rsid w:val="00243E4B"/>
    <w:rsid w:val="00243EE3"/>
    <w:rsid w:val="0024406F"/>
    <w:rsid w:val="002440CA"/>
    <w:rsid w:val="00244580"/>
    <w:rsid w:val="00244689"/>
    <w:rsid w:val="002446D6"/>
    <w:rsid w:val="0024471E"/>
    <w:rsid w:val="0024478C"/>
    <w:rsid w:val="0024482E"/>
    <w:rsid w:val="00244962"/>
    <w:rsid w:val="002449A1"/>
    <w:rsid w:val="002449C5"/>
    <w:rsid w:val="00244B54"/>
    <w:rsid w:val="00244BAB"/>
    <w:rsid w:val="00244BE3"/>
    <w:rsid w:val="00244D9A"/>
    <w:rsid w:val="00245229"/>
    <w:rsid w:val="00245327"/>
    <w:rsid w:val="002453C6"/>
    <w:rsid w:val="0024541C"/>
    <w:rsid w:val="00245430"/>
    <w:rsid w:val="002454E1"/>
    <w:rsid w:val="002456E7"/>
    <w:rsid w:val="00245B7E"/>
    <w:rsid w:val="00245BCA"/>
    <w:rsid w:val="00245F50"/>
    <w:rsid w:val="002460FE"/>
    <w:rsid w:val="00246157"/>
    <w:rsid w:val="002465CC"/>
    <w:rsid w:val="00246818"/>
    <w:rsid w:val="0024686A"/>
    <w:rsid w:val="002469E5"/>
    <w:rsid w:val="002469FD"/>
    <w:rsid w:val="00246A90"/>
    <w:rsid w:val="00246AE4"/>
    <w:rsid w:val="00247087"/>
    <w:rsid w:val="0024728E"/>
    <w:rsid w:val="0024732F"/>
    <w:rsid w:val="002473D7"/>
    <w:rsid w:val="00247494"/>
    <w:rsid w:val="002475CD"/>
    <w:rsid w:val="002476CD"/>
    <w:rsid w:val="00247839"/>
    <w:rsid w:val="002478F5"/>
    <w:rsid w:val="00247966"/>
    <w:rsid w:val="00247AAA"/>
    <w:rsid w:val="00247BB3"/>
    <w:rsid w:val="00247D3A"/>
    <w:rsid w:val="00247FA8"/>
    <w:rsid w:val="00247FE3"/>
    <w:rsid w:val="002501DC"/>
    <w:rsid w:val="00250326"/>
    <w:rsid w:val="002503C9"/>
    <w:rsid w:val="002503EF"/>
    <w:rsid w:val="002506C0"/>
    <w:rsid w:val="00250773"/>
    <w:rsid w:val="00250937"/>
    <w:rsid w:val="002509F5"/>
    <w:rsid w:val="00250A5F"/>
    <w:rsid w:val="00250B25"/>
    <w:rsid w:val="00250DF3"/>
    <w:rsid w:val="00250E58"/>
    <w:rsid w:val="00250E6E"/>
    <w:rsid w:val="00251079"/>
    <w:rsid w:val="002510FF"/>
    <w:rsid w:val="00251224"/>
    <w:rsid w:val="002513DA"/>
    <w:rsid w:val="002513EA"/>
    <w:rsid w:val="002515AB"/>
    <w:rsid w:val="002516F8"/>
    <w:rsid w:val="00251704"/>
    <w:rsid w:val="0025189E"/>
    <w:rsid w:val="00251D1D"/>
    <w:rsid w:val="00251EFE"/>
    <w:rsid w:val="00251F9D"/>
    <w:rsid w:val="00251FD8"/>
    <w:rsid w:val="00252288"/>
    <w:rsid w:val="00252581"/>
    <w:rsid w:val="0025298C"/>
    <w:rsid w:val="002529BA"/>
    <w:rsid w:val="00252AE7"/>
    <w:rsid w:val="00252E15"/>
    <w:rsid w:val="00252F17"/>
    <w:rsid w:val="00253497"/>
    <w:rsid w:val="0025357F"/>
    <w:rsid w:val="002536F3"/>
    <w:rsid w:val="00253710"/>
    <w:rsid w:val="00253B83"/>
    <w:rsid w:val="00253E63"/>
    <w:rsid w:val="00254089"/>
    <w:rsid w:val="00254405"/>
    <w:rsid w:val="00254411"/>
    <w:rsid w:val="00254518"/>
    <w:rsid w:val="0025466B"/>
    <w:rsid w:val="00254717"/>
    <w:rsid w:val="0025486C"/>
    <w:rsid w:val="00254C73"/>
    <w:rsid w:val="00254E82"/>
    <w:rsid w:val="0025514C"/>
    <w:rsid w:val="002556AA"/>
    <w:rsid w:val="002558DC"/>
    <w:rsid w:val="00255A38"/>
    <w:rsid w:val="00255F02"/>
    <w:rsid w:val="00256089"/>
    <w:rsid w:val="002560CB"/>
    <w:rsid w:val="0025633C"/>
    <w:rsid w:val="0025637E"/>
    <w:rsid w:val="002563BC"/>
    <w:rsid w:val="0025643F"/>
    <w:rsid w:val="00256687"/>
    <w:rsid w:val="002566CE"/>
    <w:rsid w:val="002566FD"/>
    <w:rsid w:val="00256742"/>
    <w:rsid w:val="00256BD1"/>
    <w:rsid w:val="00256BE9"/>
    <w:rsid w:val="00256CF3"/>
    <w:rsid w:val="00256D29"/>
    <w:rsid w:val="00256F67"/>
    <w:rsid w:val="00257022"/>
    <w:rsid w:val="0025715C"/>
    <w:rsid w:val="0025716E"/>
    <w:rsid w:val="00257200"/>
    <w:rsid w:val="002572FA"/>
    <w:rsid w:val="00257536"/>
    <w:rsid w:val="00257584"/>
    <w:rsid w:val="002578AE"/>
    <w:rsid w:val="00257958"/>
    <w:rsid w:val="00257973"/>
    <w:rsid w:val="002600FE"/>
    <w:rsid w:val="00260399"/>
    <w:rsid w:val="0026046D"/>
    <w:rsid w:val="002605D5"/>
    <w:rsid w:val="002606D8"/>
    <w:rsid w:val="002607A5"/>
    <w:rsid w:val="00260E74"/>
    <w:rsid w:val="00261009"/>
    <w:rsid w:val="002611A9"/>
    <w:rsid w:val="00261304"/>
    <w:rsid w:val="0026135F"/>
    <w:rsid w:val="00261368"/>
    <w:rsid w:val="00261700"/>
    <w:rsid w:val="00261802"/>
    <w:rsid w:val="002618CA"/>
    <w:rsid w:val="00261A67"/>
    <w:rsid w:val="00261C40"/>
    <w:rsid w:val="00261C48"/>
    <w:rsid w:val="00261C75"/>
    <w:rsid w:val="00261C87"/>
    <w:rsid w:val="00261D7D"/>
    <w:rsid w:val="00261E49"/>
    <w:rsid w:val="00261E7B"/>
    <w:rsid w:val="00261F6F"/>
    <w:rsid w:val="00261F7C"/>
    <w:rsid w:val="00262085"/>
    <w:rsid w:val="00262127"/>
    <w:rsid w:val="002623B3"/>
    <w:rsid w:val="00262573"/>
    <w:rsid w:val="00262C8A"/>
    <w:rsid w:val="00262E34"/>
    <w:rsid w:val="00262E4B"/>
    <w:rsid w:val="00262EC8"/>
    <w:rsid w:val="00262EF9"/>
    <w:rsid w:val="002631AD"/>
    <w:rsid w:val="002631DD"/>
    <w:rsid w:val="002632F2"/>
    <w:rsid w:val="0026333C"/>
    <w:rsid w:val="00263470"/>
    <w:rsid w:val="0026362A"/>
    <w:rsid w:val="002637E4"/>
    <w:rsid w:val="0026387A"/>
    <w:rsid w:val="00263ACC"/>
    <w:rsid w:val="00263C10"/>
    <w:rsid w:val="00263C6D"/>
    <w:rsid w:val="00263D00"/>
    <w:rsid w:val="00263D1F"/>
    <w:rsid w:val="00263D89"/>
    <w:rsid w:val="00263DA5"/>
    <w:rsid w:val="00263ED1"/>
    <w:rsid w:val="00263F0A"/>
    <w:rsid w:val="00263F57"/>
    <w:rsid w:val="00264035"/>
    <w:rsid w:val="00264041"/>
    <w:rsid w:val="0026423D"/>
    <w:rsid w:val="002643FF"/>
    <w:rsid w:val="0026441C"/>
    <w:rsid w:val="00264872"/>
    <w:rsid w:val="00264B60"/>
    <w:rsid w:val="00264C55"/>
    <w:rsid w:val="00264D1F"/>
    <w:rsid w:val="00264D7E"/>
    <w:rsid w:val="00264EEF"/>
    <w:rsid w:val="00265035"/>
    <w:rsid w:val="002653C0"/>
    <w:rsid w:val="00265877"/>
    <w:rsid w:val="002658BE"/>
    <w:rsid w:val="00265AF2"/>
    <w:rsid w:val="00265D88"/>
    <w:rsid w:val="00265E72"/>
    <w:rsid w:val="00265EA1"/>
    <w:rsid w:val="00265FED"/>
    <w:rsid w:val="002661BF"/>
    <w:rsid w:val="00266278"/>
    <w:rsid w:val="00266501"/>
    <w:rsid w:val="002666F5"/>
    <w:rsid w:val="002666F7"/>
    <w:rsid w:val="002667C3"/>
    <w:rsid w:val="00266854"/>
    <w:rsid w:val="00266886"/>
    <w:rsid w:val="002668C4"/>
    <w:rsid w:val="00266A19"/>
    <w:rsid w:val="00266E3A"/>
    <w:rsid w:val="00266F55"/>
    <w:rsid w:val="00266F84"/>
    <w:rsid w:val="00266FF5"/>
    <w:rsid w:val="002673CF"/>
    <w:rsid w:val="002673F0"/>
    <w:rsid w:val="0026748F"/>
    <w:rsid w:val="00267588"/>
    <w:rsid w:val="00267919"/>
    <w:rsid w:val="0026796B"/>
    <w:rsid w:val="00267A53"/>
    <w:rsid w:val="00267B09"/>
    <w:rsid w:val="00267C82"/>
    <w:rsid w:val="00267D20"/>
    <w:rsid w:val="00270250"/>
    <w:rsid w:val="002702D2"/>
    <w:rsid w:val="00270395"/>
    <w:rsid w:val="00270461"/>
    <w:rsid w:val="002705FA"/>
    <w:rsid w:val="00270B15"/>
    <w:rsid w:val="00270D44"/>
    <w:rsid w:val="00270EE9"/>
    <w:rsid w:val="00271113"/>
    <w:rsid w:val="0027112C"/>
    <w:rsid w:val="00271403"/>
    <w:rsid w:val="002715D6"/>
    <w:rsid w:val="00271761"/>
    <w:rsid w:val="00271B7C"/>
    <w:rsid w:val="00271B83"/>
    <w:rsid w:val="00271BE9"/>
    <w:rsid w:val="00271C27"/>
    <w:rsid w:val="00271C60"/>
    <w:rsid w:val="00271F4D"/>
    <w:rsid w:val="00271FE4"/>
    <w:rsid w:val="002721BE"/>
    <w:rsid w:val="002721E0"/>
    <w:rsid w:val="002721F4"/>
    <w:rsid w:val="002721FA"/>
    <w:rsid w:val="002722B7"/>
    <w:rsid w:val="00272A93"/>
    <w:rsid w:val="00272B60"/>
    <w:rsid w:val="00272B9F"/>
    <w:rsid w:val="00272BB0"/>
    <w:rsid w:val="00272CF4"/>
    <w:rsid w:val="002730E0"/>
    <w:rsid w:val="00273216"/>
    <w:rsid w:val="002734D6"/>
    <w:rsid w:val="00273840"/>
    <w:rsid w:val="00273873"/>
    <w:rsid w:val="00273E6B"/>
    <w:rsid w:val="0027409F"/>
    <w:rsid w:val="00274102"/>
    <w:rsid w:val="002741F4"/>
    <w:rsid w:val="0027422A"/>
    <w:rsid w:val="0027428D"/>
    <w:rsid w:val="0027442A"/>
    <w:rsid w:val="0027449A"/>
    <w:rsid w:val="00274B50"/>
    <w:rsid w:val="00274D00"/>
    <w:rsid w:val="00274E08"/>
    <w:rsid w:val="00275023"/>
    <w:rsid w:val="00275151"/>
    <w:rsid w:val="002751A5"/>
    <w:rsid w:val="00275259"/>
    <w:rsid w:val="00275331"/>
    <w:rsid w:val="0027545B"/>
    <w:rsid w:val="002754F6"/>
    <w:rsid w:val="0027560C"/>
    <w:rsid w:val="002756A7"/>
    <w:rsid w:val="002759B7"/>
    <w:rsid w:val="002759D1"/>
    <w:rsid w:val="00275A8D"/>
    <w:rsid w:val="00275B12"/>
    <w:rsid w:val="00275C01"/>
    <w:rsid w:val="00275E61"/>
    <w:rsid w:val="00275FC7"/>
    <w:rsid w:val="00275FD1"/>
    <w:rsid w:val="002760A6"/>
    <w:rsid w:val="00276270"/>
    <w:rsid w:val="0027671D"/>
    <w:rsid w:val="002767E4"/>
    <w:rsid w:val="00276B01"/>
    <w:rsid w:val="00276C74"/>
    <w:rsid w:val="00276E9B"/>
    <w:rsid w:val="00276EFB"/>
    <w:rsid w:val="002771C5"/>
    <w:rsid w:val="0027754A"/>
    <w:rsid w:val="00277628"/>
    <w:rsid w:val="0027765B"/>
    <w:rsid w:val="002778D2"/>
    <w:rsid w:val="00277922"/>
    <w:rsid w:val="00277952"/>
    <w:rsid w:val="00277A2E"/>
    <w:rsid w:val="00277A38"/>
    <w:rsid w:val="00277E1C"/>
    <w:rsid w:val="00277FEE"/>
    <w:rsid w:val="00280061"/>
    <w:rsid w:val="0028021C"/>
    <w:rsid w:val="0028034F"/>
    <w:rsid w:val="0028039D"/>
    <w:rsid w:val="00280632"/>
    <w:rsid w:val="00280775"/>
    <w:rsid w:val="00280783"/>
    <w:rsid w:val="00280A57"/>
    <w:rsid w:val="00280AFC"/>
    <w:rsid w:val="00280BC3"/>
    <w:rsid w:val="00280BD8"/>
    <w:rsid w:val="00280C9F"/>
    <w:rsid w:val="00280D6E"/>
    <w:rsid w:val="00280DDA"/>
    <w:rsid w:val="00280E5C"/>
    <w:rsid w:val="00280F9B"/>
    <w:rsid w:val="00281143"/>
    <w:rsid w:val="002811B4"/>
    <w:rsid w:val="002811E2"/>
    <w:rsid w:val="0028130E"/>
    <w:rsid w:val="002814F3"/>
    <w:rsid w:val="0028155C"/>
    <w:rsid w:val="00281ACC"/>
    <w:rsid w:val="00281BC3"/>
    <w:rsid w:val="00281C6D"/>
    <w:rsid w:val="00281E68"/>
    <w:rsid w:val="00281E9E"/>
    <w:rsid w:val="0028229C"/>
    <w:rsid w:val="002823D8"/>
    <w:rsid w:val="002823FB"/>
    <w:rsid w:val="002824C4"/>
    <w:rsid w:val="00282575"/>
    <w:rsid w:val="00282679"/>
    <w:rsid w:val="00282720"/>
    <w:rsid w:val="00282A10"/>
    <w:rsid w:val="00282BCA"/>
    <w:rsid w:val="00282CCB"/>
    <w:rsid w:val="00282D39"/>
    <w:rsid w:val="00282D6D"/>
    <w:rsid w:val="00282F85"/>
    <w:rsid w:val="00283160"/>
    <w:rsid w:val="0028335C"/>
    <w:rsid w:val="0028347C"/>
    <w:rsid w:val="0028359E"/>
    <w:rsid w:val="00283B61"/>
    <w:rsid w:val="00283BBF"/>
    <w:rsid w:val="00283BE3"/>
    <w:rsid w:val="00283ECF"/>
    <w:rsid w:val="00283EE2"/>
    <w:rsid w:val="00283F9E"/>
    <w:rsid w:val="00284273"/>
    <w:rsid w:val="002842E0"/>
    <w:rsid w:val="00284532"/>
    <w:rsid w:val="0028459C"/>
    <w:rsid w:val="002849DE"/>
    <w:rsid w:val="00284A67"/>
    <w:rsid w:val="00284E68"/>
    <w:rsid w:val="0028515B"/>
    <w:rsid w:val="002852CE"/>
    <w:rsid w:val="00285454"/>
    <w:rsid w:val="00285886"/>
    <w:rsid w:val="002858BD"/>
    <w:rsid w:val="00285A7A"/>
    <w:rsid w:val="00285BB0"/>
    <w:rsid w:val="00285DAC"/>
    <w:rsid w:val="00285E61"/>
    <w:rsid w:val="002863C2"/>
    <w:rsid w:val="002864F9"/>
    <w:rsid w:val="002865BA"/>
    <w:rsid w:val="00286676"/>
    <w:rsid w:val="002868EE"/>
    <w:rsid w:val="00286A9D"/>
    <w:rsid w:val="00286AD2"/>
    <w:rsid w:val="00286B80"/>
    <w:rsid w:val="00286B90"/>
    <w:rsid w:val="00286D75"/>
    <w:rsid w:val="00286D8D"/>
    <w:rsid w:val="00286EB5"/>
    <w:rsid w:val="00286F77"/>
    <w:rsid w:val="0028709B"/>
    <w:rsid w:val="002870D9"/>
    <w:rsid w:val="0028711B"/>
    <w:rsid w:val="00287127"/>
    <w:rsid w:val="0028719E"/>
    <w:rsid w:val="0028727F"/>
    <w:rsid w:val="002873BA"/>
    <w:rsid w:val="002874DD"/>
    <w:rsid w:val="00287604"/>
    <w:rsid w:val="00287A32"/>
    <w:rsid w:val="00287B5C"/>
    <w:rsid w:val="00287DE7"/>
    <w:rsid w:val="00287ECD"/>
    <w:rsid w:val="00287F27"/>
    <w:rsid w:val="00290010"/>
    <w:rsid w:val="002900BD"/>
    <w:rsid w:val="0029012E"/>
    <w:rsid w:val="002901CB"/>
    <w:rsid w:val="00290454"/>
    <w:rsid w:val="0029089D"/>
    <w:rsid w:val="0029095E"/>
    <w:rsid w:val="00290AA1"/>
    <w:rsid w:val="00290D3E"/>
    <w:rsid w:val="00290D83"/>
    <w:rsid w:val="00290E3F"/>
    <w:rsid w:val="00290F0A"/>
    <w:rsid w:val="00291170"/>
    <w:rsid w:val="0029131D"/>
    <w:rsid w:val="0029142D"/>
    <w:rsid w:val="0029148A"/>
    <w:rsid w:val="00291531"/>
    <w:rsid w:val="00291604"/>
    <w:rsid w:val="002917B8"/>
    <w:rsid w:val="00291914"/>
    <w:rsid w:val="00291AB6"/>
    <w:rsid w:val="00291BFF"/>
    <w:rsid w:val="00291C0B"/>
    <w:rsid w:val="00291C8D"/>
    <w:rsid w:val="00291D1A"/>
    <w:rsid w:val="00291E3B"/>
    <w:rsid w:val="00291EBE"/>
    <w:rsid w:val="00291F67"/>
    <w:rsid w:val="00291FF4"/>
    <w:rsid w:val="0029202B"/>
    <w:rsid w:val="00292391"/>
    <w:rsid w:val="00292525"/>
    <w:rsid w:val="00292610"/>
    <w:rsid w:val="00292864"/>
    <w:rsid w:val="00292A36"/>
    <w:rsid w:val="00292C0A"/>
    <w:rsid w:val="00292D40"/>
    <w:rsid w:val="00292D45"/>
    <w:rsid w:val="0029313A"/>
    <w:rsid w:val="00293175"/>
    <w:rsid w:val="00293320"/>
    <w:rsid w:val="00293571"/>
    <w:rsid w:val="00293A64"/>
    <w:rsid w:val="00293A94"/>
    <w:rsid w:val="00293B04"/>
    <w:rsid w:val="00293B46"/>
    <w:rsid w:val="00293F0F"/>
    <w:rsid w:val="002940FA"/>
    <w:rsid w:val="002940FE"/>
    <w:rsid w:val="002943DC"/>
    <w:rsid w:val="0029444B"/>
    <w:rsid w:val="002944A3"/>
    <w:rsid w:val="00294715"/>
    <w:rsid w:val="00294853"/>
    <w:rsid w:val="00294874"/>
    <w:rsid w:val="002948B3"/>
    <w:rsid w:val="002949F2"/>
    <w:rsid w:val="00294D8F"/>
    <w:rsid w:val="00295086"/>
    <w:rsid w:val="002951C8"/>
    <w:rsid w:val="00295508"/>
    <w:rsid w:val="0029563F"/>
    <w:rsid w:val="002958E3"/>
    <w:rsid w:val="002958F2"/>
    <w:rsid w:val="00295A63"/>
    <w:rsid w:val="00295BF0"/>
    <w:rsid w:val="00295C5A"/>
    <w:rsid w:val="00295D8B"/>
    <w:rsid w:val="00295E86"/>
    <w:rsid w:val="00295F68"/>
    <w:rsid w:val="00295F7D"/>
    <w:rsid w:val="00296117"/>
    <w:rsid w:val="0029634B"/>
    <w:rsid w:val="002965FF"/>
    <w:rsid w:val="0029668F"/>
    <w:rsid w:val="00296801"/>
    <w:rsid w:val="00296829"/>
    <w:rsid w:val="002969A6"/>
    <w:rsid w:val="00296BBF"/>
    <w:rsid w:val="00296C4C"/>
    <w:rsid w:val="00296E36"/>
    <w:rsid w:val="00296E6E"/>
    <w:rsid w:val="00296EA0"/>
    <w:rsid w:val="00297033"/>
    <w:rsid w:val="00297302"/>
    <w:rsid w:val="002977AC"/>
    <w:rsid w:val="00297B52"/>
    <w:rsid w:val="00297C4D"/>
    <w:rsid w:val="00297D2E"/>
    <w:rsid w:val="00297E1D"/>
    <w:rsid w:val="002A0033"/>
    <w:rsid w:val="002A032A"/>
    <w:rsid w:val="002A03BE"/>
    <w:rsid w:val="002A0469"/>
    <w:rsid w:val="002A0562"/>
    <w:rsid w:val="002A06D1"/>
    <w:rsid w:val="002A07EF"/>
    <w:rsid w:val="002A086F"/>
    <w:rsid w:val="002A08A7"/>
    <w:rsid w:val="002A08C0"/>
    <w:rsid w:val="002A0A2D"/>
    <w:rsid w:val="002A0AA6"/>
    <w:rsid w:val="002A0C24"/>
    <w:rsid w:val="002A0CDA"/>
    <w:rsid w:val="002A0F1E"/>
    <w:rsid w:val="002A0FD0"/>
    <w:rsid w:val="002A10C7"/>
    <w:rsid w:val="002A1159"/>
    <w:rsid w:val="002A1168"/>
    <w:rsid w:val="002A14C5"/>
    <w:rsid w:val="002A14D8"/>
    <w:rsid w:val="002A14EB"/>
    <w:rsid w:val="002A1554"/>
    <w:rsid w:val="002A15BE"/>
    <w:rsid w:val="002A1660"/>
    <w:rsid w:val="002A16C8"/>
    <w:rsid w:val="002A1752"/>
    <w:rsid w:val="002A1AAF"/>
    <w:rsid w:val="002A1D93"/>
    <w:rsid w:val="002A1E8A"/>
    <w:rsid w:val="002A1EB3"/>
    <w:rsid w:val="002A21DF"/>
    <w:rsid w:val="002A25B9"/>
    <w:rsid w:val="002A25CE"/>
    <w:rsid w:val="002A26BC"/>
    <w:rsid w:val="002A2B8C"/>
    <w:rsid w:val="002A2D50"/>
    <w:rsid w:val="002A2E76"/>
    <w:rsid w:val="002A30CC"/>
    <w:rsid w:val="002A31B3"/>
    <w:rsid w:val="002A38B2"/>
    <w:rsid w:val="002A3906"/>
    <w:rsid w:val="002A397C"/>
    <w:rsid w:val="002A39D0"/>
    <w:rsid w:val="002A3B79"/>
    <w:rsid w:val="002A3D0B"/>
    <w:rsid w:val="002A3D93"/>
    <w:rsid w:val="002A3E35"/>
    <w:rsid w:val="002A4000"/>
    <w:rsid w:val="002A4130"/>
    <w:rsid w:val="002A42D8"/>
    <w:rsid w:val="002A44B9"/>
    <w:rsid w:val="002A4574"/>
    <w:rsid w:val="002A4B4D"/>
    <w:rsid w:val="002A4B82"/>
    <w:rsid w:val="002A4BC4"/>
    <w:rsid w:val="002A4E3F"/>
    <w:rsid w:val="002A4F23"/>
    <w:rsid w:val="002A5649"/>
    <w:rsid w:val="002A57E7"/>
    <w:rsid w:val="002A5C39"/>
    <w:rsid w:val="002A5CDF"/>
    <w:rsid w:val="002A5CE0"/>
    <w:rsid w:val="002A5D0A"/>
    <w:rsid w:val="002A5DE6"/>
    <w:rsid w:val="002A645D"/>
    <w:rsid w:val="002A675E"/>
    <w:rsid w:val="002A67AF"/>
    <w:rsid w:val="002A687B"/>
    <w:rsid w:val="002A6A3D"/>
    <w:rsid w:val="002A6B59"/>
    <w:rsid w:val="002A6C09"/>
    <w:rsid w:val="002A6E9D"/>
    <w:rsid w:val="002A6FA0"/>
    <w:rsid w:val="002A6FF7"/>
    <w:rsid w:val="002A7056"/>
    <w:rsid w:val="002A71CE"/>
    <w:rsid w:val="002A729D"/>
    <w:rsid w:val="002A72DD"/>
    <w:rsid w:val="002A73AC"/>
    <w:rsid w:val="002A7532"/>
    <w:rsid w:val="002A7614"/>
    <w:rsid w:val="002A767F"/>
    <w:rsid w:val="002A7813"/>
    <w:rsid w:val="002A7CA0"/>
    <w:rsid w:val="002A7E00"/>
    <w:rsid w:val="002A7E48"/>
    <w:rsid w:val="002A7EF2"/>
    <w:rsid w:val="002B0052"/>
    <w:rsid w:val="002B016D"/>
    <w:rsid w:val="002B0221"/>
    <w:rsid w:val="002B0234"/>
    <w:rsid w:val="002B090A"/>
    <w:rsid w:val="002B0A27"/>
    <w:rsid w:val="002B0A77"/>
    <w:rsid w:val="002B0BE5"/>
    <w:rsid w:val="002B0E47"/>
    <w:rsid w:val="002B0EB5"/>
    <w:rsid w:val="002B0F00"/>
    <w:rsid w:val="002B0F02"/>
    <w:rsid w:val="002B0F49"/>
    <w:rsid w:val="002B0F7B"/>
    <w:rsid w:val="002B1011"/>
    <w:rsid w:val="002B10CE"/>
    <w:rsid w:val="002B163F"/>
    <w:rsid w:val="002B16ED"/>
    <w:rsid w:val="002B16EE"/>
    <w:rsid w:val="002B17D3"/>
    <w:rsid w:val="002B1947"/>
    <w:rsid w:val="002B19C1"/>
    <w:rsid w:val="002B19C4"/>
    <w:rsid w:val="002B19E4"/>
    <w:rsid w:val="002B1ABC"/>
    <w:rsid w:val="002B1C71"/>
    <w:rsid w:val="002B2039"/>
    <w:rsid w:val="002B25D5"/>
    <w:rsid w:val="002B2AA6"/>
    <w:rsid w:val="002B2BB2"/>
    <w:rsid w:val="002B2D0C"/>
    <w:rsid w:val="002B2F80"/>
    <w:rsid w:val="002B3202"/>
    <w:rsid w:val="002B320E"/>
    <w:rsid w:val="002B3302"/>
    <w:rsid w:val="002B339C"/>
    <w:rsid w:val="002B3403"/>
    <w:rsid w:val="002B34ED"/>
    <w:rsid w:val="002B3534"/>
    <w:rsid w:val="002B3603"/>
    <w:rsid w:val="002B371A"/>
    <w:rsid w:val="002B395E"/>
    <w:rsid w:val="002B3D48"/>
    <w:rsid w:val="002B3DBF"/>
    <w:rsid w:val="002B3DE7"/>
    <w:rsid w:val="002B3DFD"/>
    <w:rsid w:val="002B3FD5"/>
    <w:rsid w:val="002B4040"/>
    <w:rsid w:val="002B4060"/>
    <w:rsid w:val="002B410E"/>
    <w:rsid w:val="002B42AE"/>
    <w:rsid w:val="002B430B"/>
    <w:rsid w:val="002B444E"/>
    <w:rsid w:val="002B466D"/>
    <w:rsid w:val="002B47F5"/>
    <w:rsid w:val="002B4B27"/>
    <w:rsid w:val="002B4F22"/>
    <w:rsid w:val="002B4FBD"/>
    <w:rsid w:val="002B4FE0"/>
    <w:rsid w:val="002B5069"/>
    <w:rsid w:val="002B514F"/>
    <w:rsid w:val="002B52CB"/>
    <w:rsid w:val="002B52F2"/>
    <w:rsid w:val="002B5359"/>
    <w:rsid w:val="002B5470"/>
    <w:rsid w:val="002B5652"/>
    <w:rsid w:val="002B565C"/>
    <w:rsid w:val="002B57EC"/>
    <w:rsid w:val="002B5825"/>
    <w:rsid w:val="002B5840"/>
    <w:rsid w:val="002B58B0"/>
    <w:rsid w:val="002B5C69"/>
    <w:rsid w:val="002B5D9D"/>
    <w:rsid w:val="002B5DE4"/>
    <w:rsid w:val="002B6147"/>
    <w:rsid w:val="002B6347"/>
    <w:rsid w:val="002B649F"/>
    <w:rsid w:val="002B64DD"/>
    <w:rsid w:val="002B663D"/>
    <w:rsid w:val="002B678D"/>
    <w:rsid w:val="002B67D3"/>
    <w:rsid w:val="002B67F2"/>
    <w:rsid w:val="002B690A"/>
    <w:rsid w:val="002B6DF5"/>
    <w:rsid w:val="002B6DF7"/>
    <w:rsid w:val="002B7098"/>
    <w:rsid w:val="002B70D0"/>
    <w:rsid w:val="002B7133"/>
    <w:rsid w:val="002B7196"/>
    <w:rsid w:val="002B71FA"/>
    <w:rsid w:val="002B75C9"/>
    <w:rsid w:val="002B778F"/>
    <w:rsid w:val="002B7876"/>
    <w:rsid w:val="002B794D"/>
    <w:rsid w:val="002B7C43"/>
    <w:rsid w:val="002B7C50"/>
    <w:rsid w:val="002B7CAD"/>
    <w:rsid w:val="002B7DB0"/>
    <w:rsid w:val="002B7E1D"/>
    <w:rsid w:val="002C0202"/>
    <w:rsid w:val="002C02F5"/>
    <w:rsid w:val="002C048A"/>
    <w:rsid w:val="002C0503"/>
    <w:rsid w:val="002C0537"/>
    <w:rsid w:val="002C0629"/>
    <w:rsid w:val="002C063F"/>
    <w:rsid w:val="002C06BB"/>
    <w:rsid w:val="002C07F4"/>
    <w:rsid w:val="002C08D7"/>
    <w:rsid w:val="002C09F3"/>
    <w:rsid w:val="002C0A56"/>
    <w:rsid w:val="002C0A8F"/>
    <w:rsid w:val="002C0C2D"/>
    <w:rsid w:val="002C0D3A"/>
    <w:rsid w:val="002C0EC5"/>
    <w:rsid w:val="002C0F73"/>
    <w:rsid w:val="002C1026"/>
    <w:rsid w:val="002C10E2"/>
    <w:rsid w:val="002C132F"/>
    <w:rsid w:val="002C1411"/>
    <w:rsid w:val="002C1652"/>
    <w:rsid w:val="002C16CC"/>
    <w:rsid w:val="002C17B7"/>
    <w:rsid w:val="002C1958"/>
    <w:rsid w:val="002C196A"/>
    <w:rsid w:val="002C1AB9"/>
    <w:rsid w:val="002C1C5A"/>
    <w:rsid w:val="002C1C7C"/>
    <w:rsid w:val="002C1D0C"/>
    <w:rsid w:val="002C1EC4"/>
    <w:rsid w:val="002C1EDC"/>
    <w:rsid w:val="002C1F48"/>
    <w:rsid w:val="002C213D"/>
    <w:rsid w:val="002C215E"/>
    <w:rsid w:val="002C21B4"/>
    <w:rsid w:val="002C22B6"/>
    <w:rsid w:val="002C244E"/>
    <w:rsid w:val="002C25CC"/>
    <w:rsid w:val="002C29E7"/>
    <w:rsid w:val="002C2BD5"/>
    <w:rsid w:val="002C2E7A"/>
    <w:rsid w:val="002C3011"/>
    <w:rsid w:val="002C31C7"/>
    <w:rsid w:val="002C31F3"/>
    <w:rsid w:val="002C32DF"/>
    <w:rsid w:val="002C3374"/>
    <w:rsid w:val="002C3597"/>
    <w:rsid w:val="002C3635"/>
    <w:rsid w:val="002C365E"/>
    <w:rsid w:val="002C3982"/>
    <w:rsid w:val="002C3A31"/>
    <w:rsid w:val="002C3A7D"/>
    <w:rsid w:val="002C3AAF"/>
    <w:rsid w:val="002C3BF1"/>
    <w:rsid w:val="002C3E27"/>
    <w:rsid w:val="002C3E63"/>
    <w:rsid w:val="002C3E6C"/>
    <w:rsid w:val="002C3EA5"/>
    <w:rsid w:val="002C3EB0"/>
    <w:rsid w:val="002C3F27"/>
    <w:rsid w:val="002C405E"/>
    <w:rsid w:val="002C429A"/>
    <w:rsid w:val="002C43F0"/>
    <w:rsid w:val="002C44D2"/>
    <w:rsid w:val="002C4705"/>
    <w:rsid w:val="002C476B"/>
    <w:rsid w:val="002C4898"/>
    <w:rsid w:val="002C4926"/>
    <w:rsid w:val="002C4E0D"/>
    <w:rsid w:val="002C4E22"/>
    <w:rsid w:val="002C4F00"/>
    <w:rsid w:val="002C4F1E"/>
    <w:rsid w:val="002C5071"/>
    <w:rsid w:val="002C51A2"/>
    <w:rsid w:val="002C51C6"/>
    <w:rsid w:val="002C558F"/>
    <w:rsid w:val="002C579E"/>
    <w:rsid w:val="002C586A"/>
    <w:rsid w:val="002C59C0"/>
    <w:rsid w:val="002C5E3F"/>
    <w:rsid w:val="002C5E68"/>
    <w:rsid w:val="002C5FD5"/>
    <w:rsid w:val="002C611F"/>
    <w:rsid w:val="002C6294"/>
    <w:rsid w:val="002C62CF"/>
    <w:rsid w:val="002C62D1"/>
    <w:rsid w:val="002C6309"/>
    <w:rsid w:val="002C635F"/>
    <w:rsid w:val="002C6434"/>
    <w:rsid w:val="002C6623"/>
    <w:rsid w:val="002C6849"/>
    <w:rsid w:val="002C6C42"/>
    <w:rsid w:val="002C6CA1"/>
    <w:rsid w:val="002C6EE0"/>
    <w:rsid w:val="002C707B"/>
    <w:rsid w:val="002C713A"/>
    <w:rsid w:val="002C764C"/>
    <w:rsid w:val="002C7A92"/>
    <w:rsid w:val="002C7A9D"/>
    <w:rsid w:val="002C7AE2"/>
    <w:rsid w:val="002C7DAE"/>
    <w:rsid w:val="002C7DDD"/>
    <w:rsid w:val="002C7DEB"/>
    <w:rsid w:val="002C7E6A"/>
    <w:rsid w:val="002C7EE4"/>
    <w:rsid w:val="002D01A0"/>
    <w:rsid w:val="002D028A"/>
    <w:rsid w:val="002D05F4"/>
    <w:rsid w:val="002D0600"/>
    <w:rsid w:val="002D0614"/>
    <w:rsid w:val="002D0739"/>
    <w:rsid w:val="002D07E6"/>
    <w:rsid w:val="002D0850"/>
    <w:rsid w:val="002D099C"/>
    <w:rsid w:val="002D0C58"/>
    <w:rsid w:val="002D0DEB"/>
    <w:rsid w:val="002D0F08"/>
    <w:rsid w:val="002D0FA6"/>
    <w:rsid w:val="002D1068"/>
    <w:rsid w:val="002D10DF"/>
    <w:rsid w:val="002D1234"/>
    <w:rsid w:val="002D1607"/>
    <w:rsid w:val="002D166C"/>
    <w:rsid w:val="002D16D3"/>
    <w:rsid w:val="002D1A84"/>
    <w:rsid w:val="002D1BE8"/>
    <w:rsid w:val="002D1C7D"/>
    <w:rsid w:val="002D1CF0"/>
    <w:rsid w:val="002D1D2F"/>
    <w:rsid w:val="002D1F81"/>
    <w:rsid w:val="002D203C"/>
    <w:rsid w:val="002D20ED"/>
    <w:rsid w:val="002D216D"/>
    <w:rsid w:val="002D2245"/>
    <w:rsid w:val="002D2279"/>
    <w:rsid w:val="002D265C"/>
    <w:rsid w:val="002D272B"/>
    <w:rsid w:val="002D27F2"/>
    <w:rsid w:val="002D2822"/>
    <w:rsid w:val="002D28A5"/>
    <w:rsid w:val="002D28BA"/>
    <w:rsid w:val="002D2B58"/>
    <w:rsid w:val="002D2C7A"/>
    <w:rsid w:val="002D2DBD"/>
    <w:rsid w:val="002D2F09"/>
    <w:rsid w:val="002D35ED"/>
    <w:rsid w:val="002D3634"/>
    <w:rsid w:val="002D36BB"/>
    <w:rsid w:val="002D372E"/>
    <w:rsid w:val="002D3755"/>
    <w:rsid w:val="002D3799"/>
    <w:rsid w:val="002D385F"/>
    <w:rsid w:val="002D3981"/>
    <w:rsid w:val="002D3992"/>
    <w:rsid w:val="002D3C11"/>
    <w:rsid w:val="002D3C43"/>
    <w:rsid w:val="002D3F73"/>
    <w:rsid w:val="002D405F"/>
    <w:rsid w:val="002D40A7"/>
    <w:rsid w:val="002D422B"/>
    <w:rsid w:val="002D4519"/>
    <w:rsid w:val="002D459B"/>
    <w:rsid w:val="002D45A2"/>
    <w:rsid w:val="002D47B6"/>
    <w:rsid w:val="002D4938"/>
    <w:rsid w:val="002D49A8"/>
    <w:rsid w:val="002D49AE"/>
    <w:rsid w:val="002D4C3C"/>
    <w:rsid w:val="002D4DB3"/>
    <w:rsid w:val="002D4DF2"/>
    <w:rsid w:val="002D4E11"/>
    <w:rsid w:val="002D4F9C"/>
    <w:rsid w:val="002D50B4"/>
    <w:rsid w:val="002D51C5"/>
    <w:rsid w:val="002D5385"/>
    <w:rsid w:val="002D5422"/>
    <w:rsid w:val="002D5585"/>
    <w:rsid w:val="002D55A3"/>
    <w:rsid w:val="002D5731"/>
    <w:rsid w:val="002D581C"/>
    <w:rsid w:val="002D5899"/>
    <w:rsid w:val="002D58F7"/>
    <w:rsid w:val="002D5B9D"/>
    <w:rsid w:val="002D5D35"/>
    <w:rsid w:val="002D5EE9"/>
    <w:rsid w:val="002D6401"/>
    <w:rsid w:val="002D655F"/>
    <w:rsid w:val="002D673B"/>
    <w:rsid w:val="002D6907"/>
    <w:rsid w:val="002D69B3"/>
    <w:rsid w:val="002D69EE"/>
    <w:rsid w:val="002D6BC8"/>
    <w:rsid w:val="002D6C50"/>
    <w:rsid w:val="002D6E77"/>
    <w:rsid w:val="002D6EDA"/>
    <w:rsid w:val="002D6F7D"/>
    <w:rsid w:val="002D7031"/>
    <w:rsid w:val="002D7079"/>
    <w:rsid w:val="002D71B4"/>
    <w:rsid w:val="002D72F4"/>
    <w:rsid w:val="002D7499"/>
    <w:rsid w:val="002D7663"/>
    <w:rsid w:val="002D7792"/>
    <w:rsid w:val="002D7949"/>
    <w:rsid w:val="002D7C51"/>
    <w:rsid w:val="002D7D49"/>
    <w:rsid w:val="002D7DCB"/>
    <w:rsid w:val="002D7E3A"/>
    <w:rsid w:val="002D7E65"/>
    <w:rsid w:val="002E00AF"/>
    <w:rsid w:val="002E019A"/>
    <w:rsid w:val="002E024E"/>
    <w:rsid w:val="002E026F"/>
    <w:rsid w:val="002E0327"/>
    <w:rsid w:val="002E053B"/>
    <w:rsid w:val="002E0588"/>
    <w:rsid w:val="002E0667"/>
    <w:rsid w:val="002E0893"/>
    <w:rsid w:val="002E09C6"/>
    <w:rsid w:val="002E0D3A"/>
    <w:rsid w:val="002E0D62"/>
    <w:rsid w:val="002E0FFB"/>
    <w:rsid w:val="002E13EB"/>
    <w:rsid w:val="002E14E0"/>
    <w:rsid w:val="002E1542"/>
    <w:rsid w:val="002E1717"/>
    <w:rsid w:val="002E1791"/>
    <w:rsid w:val="002E18A4"/>
    <w:rsid w:val="002E190D"/>
    <w:rsid w:val="002E19E3"/>
    <w:rsid w:val="002E1B95"/>
    <w:rsid w:val="002E1C75"/>
    <w:rsid w:val="002E1D83"/>
    <w:rsid w:val="002E1E59"/>
    <w:rsid w:val="002E1F74"/>
    <w:rsid w:val="002E1FDE"/>
    <w:rsid w:val="002E2231"/>
    <w:rsid w:val="002E232E"/>
    <w:rsid w:val="002E2371"/>
    <w:rsid w:val="002E2415"/>
    <w:rsid w:val="002E25C9"/>
    <w:rsid w:val="002E2673"/>
    <w:rsid w:val="002E2859"/>
    <w:rsid w:val="002E28B3"/>
    <w:rsid w:val="002E294F"/>
    <w:rsid w:val="002E2A51"/>
    <w:rsid w:val="002E2BA6"/>
    <w:rsid w:val="002E2D2F"/>
    <w:rsid w:val="002E2FF2"/>
    <w:rsid w:val="002E30B4"/>
    <w:rsid w:val="002E32F2"/>
    <w:rsid w:val="002E330E"/>
    <w:rsid w:val="002E33C2"/>
    <w:rsid w:val="002E3508"/>
    <w:rsid w:val="002E351A"/>
    <w:rsid w:val="002E376D"/>
    <w:rsid w:val="002E39F9"/>
    <w:rsid w:val="002E3A14"/>
    <w:rsid w:val="002E3BEC"/>
    <w:rsid w:val="002E3DE1"/>
    <w:rsid w:val="002E3DE5"/>
    <w:rsid w:val="002E3F1E"/>
    <w:rsid w:val="002E3FA2"/>
    <w:rsid w:val="002E4089"/>
    <w:rsid w:val="002E42D3"/>
    <w:rsid w:val="002E4381"/>
    <w:rsid w:val="002E4411"/>
    <w:rsid w:val="002E44E7"/>
    <w:rsid w:val="002E4A42"/>
    <w:rsid w:val="002E4C32"/>
    <w:rsid w:val="002E4EE5"/>
    <w:rsid w:val="002E4F65"/>
    <w:rsid w:val="002E50BE"/>
    <w:rsid w:val="002E5259"/>
    <w:rsid w:val="002E536D"/>
    <w:rsid w:val="002E541E"/>
    <w:rsid w:val="002E555D"/>
    <w:rsid w:val="002E5789"/>
    <w:rsid w:val="002E584B"/>
    <w:rsid w:val="002E5902"/>
    <w:rsid w:val="002E5978"/>
    <w:rsid w:val="002E59DE"/>
    <w:rsid w:val="002E5CF1"/>
    <w:rsid w:val="002E5E6F"/>
    <w:rsid w:val="002E5EFB"/>
    <w:rsid w:val="002E6098"/>
    <w:rsid w:val="002E6114"/>
    <w:rsid w:val="002E613E"/>
    <w:rsid w:val="002E62AE"/>
    <w:rsid w:val="002E6396"/>
    <w:rsid w:val="002E64DB"/>
    <w:rsid w:val="002E670D"/>
    <w:rsid w:val="002E693E"/>
    <w:rsid w:val="002E6B45"/>
    <w:rsid w:val="002E6BAE"/>
    <w:rsid w:val="002E6FA1"/>
    <w:rsid w:val="002E7032"/>
    <w:rsid w:val="002E761F"/>
    <w:rsid w:val="002E7683"/>
    <w:rsid w:val="002E77D6"/>
    <w:rsid w:val="002E7AB6"/>
    <w:rsid w:val="002E7B23"/>
    <w:rsid w:val="002E7B27"/>
    <w:rsid w:val="002E7F16"/>
    <w:rsid w:val="002F0022"/>
    <w:rsid w:val="002F01AC"/>
    <w:rsid w:val="002F01CB"/>
    <w:rsid w:val="002F02CA"/>
    <w:rsid w:val="002F04BB"/>
    <w:rsid w:val="002F081E"/>
    <w:rsid w:val="002F0976"/>
    <w:rsid w:val="002F0BA8"/>
    <w:rsid w:val="002F0BF1"/>
    <w:rsid w:val="002F0D2D"/>
    <w:rsid w:val="002F0DCF"/>
    <w:rsid w:val="002F0E16"/>
    <w:rsid w:val="002F0ED4"/>
    <w:rsid w:val="002F1020"/>
    <w:rsid w:val="002F1193"/>
    <w:rsid w:val="002F13F9"/>
    <w:rsid w:val="002F151A"/>
    <w:rsid w:val="002F1621"/>
    <w:rsid w:val="002F16BE"/>
    <w:rsid w:val="002F16D4"/>
    <w:rsid w:val="002F1A32"/>
    <w:rsid w:val="002F1AA3"/>
    <w:rsid w:val="002F1AFE"/>
    <w:rsid w:val="002F1BB6"/>
    <w:rsid w:val="002F1C8A"/>
    <w:rsid w:val="002F1E4A"/>
    <w:rsid w:val="002F2049"/>
    <w:rsid w:val="002F20E0"/>
    <w:rsid w:val="002F2261"/>
    <w:rsid w:val="002F2315"/>
    <w:rsid w:val="002F244F"/>
    <w:rsid w:val="002F25E7"/>
    <w:rsid w:val="002F2958"/>
    <w:rsid w:val="002F29E9"/>
    <w:rsid w:val="002F2C84"/>
    <w:rsid w:val="002F2F9B"/>
    <w:rsid w:val="002F307E"/>
    <w:rsid w:val="002F34CD"/>
    <w:rsid w:val="002F34DE"/>
    <w:rsid w:val="002F3531"/>
    <w:rsid w:val="002F3574"/>
    <w:rsid w:val="002F359C"/>
    <w:rsid w:val="002F373B"/>
    <w:rsid w:val="002F38CD"/>
    <w:rsid w:val="002F39CE"/>
    <w:rsid w:val="002F3A37"/>
    <w:rsid w:val="002F3E52"/>
    <w:rsid w:val="002F3E76"/>
    <w:rsid w:val="002F466D"/>
    <w:rsid w:val="002F476A"/>
    <w:rsid w:val="002F482F"/>
    <w:rsid w:val="002F4847"/>
    <w:rsid w:val="002F4A96"/>
    <w:rsid w:val="002F4B21"/>
    <w:rsid w:val="002F4D11"/>
    <w:rsid w:val="002F4D3A"/>
    <w:rsid w:val="002F4E45"/>
    <w:rsid w:val="002F4FCE"/>
    <w:rsid w:val="002F51D5"/>
    <w:rsid w:val="002F535D"/>
    <w:rsid w:val="002F5382"/>
    <w:rsid w:val="002F544E"/>
    <w:rsid w:val="002F55E3"/>
    <w:rsid w:val="002F57BE"/>
    <w:rsid w:val="002F5967"/>
    <w:rsid w:val="002F59B6"/>
    <w:rsid w:val="002F59E7"/>
    <w:rsid w:val="002F5D0F"/>
    <w:rsid w:val="002F625D"/>
    <w:rsid w:val="002F6399"/>
    <w:rsid w:val="002F63E8"/>
    <w:rsid w:val="002F64D2"/>
    <w:rsid w:val="002F64DD"/>
    <w:rsid w:val="002F64E1"/>
    <w:rsid w:val="002F6610"/>
    <w:rsid w:val="002F66A7"/>
    <w:rsid w:val="002F66B4"/>
    <w:rsid w:val="002F6907"/>
    <w:rsid w:val="002F6993"/>
    <w:rsid w:val="002F6E9F"/>
    <w:rsid w:val="002F6F91"/>
    <w:rsid w:val="002F720D"/>
    <w:rsid w:val="002F72C0"/>
    <w:rsid w:val="002F73C7"/>
    <w:rsid w:val="002F74F0"/>
    <w:rsid w:val="002F77E4"/>
    <w:rsid w:val="002F799E"/>
    <w:rsid w:val="002F7A1C"/>
    <w:rsid w:val="002F7B01"/>
    <w:rsid w:val="0030010E"/>
    <w:rsid w:val="00300441"/>
    <w:rsid w:val="00300447"/>
    <w:rsid w:val="003004CC"/>
    <w:rsid w:val="00300624"/>
    <w:rsid w:val="00300E44"/>
    <w:rsid w:val="00300F02"/>
    <w:rsid w:val="00300F90"/>
    <w:rsid w:val="003010CC"/>
    <w:rsid w:val="00301275"/>
    <w:rsid w:val="003014D1"/>
    <w:rsid w:val="003019EC"/>
    <w:rsid w:val="00301A2E"/>
    <w:rsid w:val="00301BA7"/>
    <w:rsid w:val="00301D0B"/>
    <w:rsid w:val="00301D45"/>
    <w:rsid w:val="00301E5C"/>
    <w:rsid w:val="00301F04"/>
    <w:rsid w:val="00301FB9"/>
    <w:rsid w:val="00301FCE"/>
    <w:rsid w:val="00302037"/>
    <w:rsid w:val="00302060"/>
    <w:rsid w:val="003023D6"/>
    <w:rsid w:val="0030240D"/>
    <w:rsid w:val="00302453"/>
    <w:rsid w:val="00302826"/>
    <w:rsid w:val="00302861"/>
    <w:rsid w:val="00302B5B"/>
    <w:rsid w:val="00302C36"/>
    <w:rsid w:val="00302C58"/>
    <w:rsid w:val="00302D84"/>
    <w:rsid w:val="00302DF9"/>
    <w:rsid w:val="0030302D"/>
    <w:rsid w:val="00303155"/>
    <w:rsid w:val="0030334B"/>
    <w:rsid w:val="0030350C"/>
    <w:rsid w:val="00303635"/>
    <w:rsid w:val="00303651"/>
    <w:rsid w:val="00303718"/>
    <w:rsid w:val="003039F6"/>
    <w:rsid w:val="00303AE1"/>
    <w:rsid w:val="00303C32"/>
    <w:rsid w:val="00303F59"/>
    <w:rsid w:val="00303FC1"/>
    <w:rsid w:val="00304027"/>
    <w:rsid w:val="00304093"/>
    <w:rsid w:val="00304130"/>
    <w:rsid w:val="00304179"/>
    <w:rsid w:val="003043E0"/>
    <w:rsid w:val="00304415"/>
    <w:rsid w:val="0030451B"/>
    <w:rsid w:val="003045B6"/>
    <w:rsid w:val="00304619"/>
    <w:rsid w:val="00304854"/>
    <w:rsid w:val="003049FD"/>
    <w:rsid w:val="00304B1C"/>
    <w:rsid w:val="00304BAE"/>
    <w:rsid w:val="00304FED"/>
    <w:rsid w:val="0030506D"/>
    <w:rsid w:val="003050FB"/>
    <w:rsid w:val="00305454"/>
    <w:rsid w:val="0030547C"/>
    <w:rsid w:val="00305482"/>
    <w:rsid w:val="00305847"/>
    <w:rsid w:val="00305D2F"/>
    <w:rsid w:val="00305FC1"/>
    <w:rsid w:val="0030600E"/>
    <w:rsid w:val="00306042"/>
    <w:rsid w:val="00306250"/>
    <w:rsid w:val="003062BA"/>
    <w:rsid w:val="003063D9"/>
    <w:rsid w:val="003064B7"/>
    <w:rsid w:val="0030663C"/>
    <w:rsid w:val="003066CE"/>
    <w:rsid w:val="00306720"/>
    <w:rsid w:val="00306744"/>
    <w:rsid w:val="00306783"/>
    <w:rsid w:val="003067BB"/>
    <w:rsid w:val="00306A42"/>
    <w:rsid w:val="00306C25"/>
    <w:rsid w:val="00306D08"/>
    <w:rsid w:val="00306D19"/>
    <w:rsid w:val="00306F86"/>
    <w:rsid w:val="003070D1"/>
    <w:rsid w:val="003072B8"/>
    <w:rsid w:val="00307747"/>
    <w:rsid w:val="003078BB"/>
    <w:rsid w:val="0030799E"/>
    <w:rsid w:val="003079DC"/>
    <w:rsid w:val="00307A8F"/>
    <w:rsid w:val="00307B95"/>
    <w:rsid w:val="00307BD3"/>
    <w:rsid w:val="00307C21"/>
    <w:rsid w:val="00307C86"/>
    <w:rsid w:val="00307CAA"/>
    <w:rsid w:val="00307DA6"/>
    <w:rsid w:val="00307E5B"/>
    <w:rsid w:val="003100D0"/>
    <w:rsid w:val="00310126"/>
    <w:rsid w:val="00310306"/>
    <w:rsid w:val="003103D9"/>
    <w:rsid w:val="00310462"/>
    <w:rsid w:val="00310602"/>
    <w:rsid w:val="00310665"/>
    <w:rsid w:val="00310749"/>
    <w:rsid w:val="003108E4"/>
    <w:rsid w:val="003108F7"/>
    <w:rsid w:val="0031091E"/>
    <w:rsid w:val="00310AA5"/>
    <w:rsid w:val="00310B64"/>
    <w:rsid w:val="00310C94"/>
    <w:rsid w:val="003110AA"/>
    <w:rsid w:val="003111C8"/>
    <w:rsid w:val="00311216"/>
    <w:rsid w:val="00311462"/>
    <w:rsid w:val="003115D5"/>
    <w:rsid w:val="0031162D"/>
    <w:rsid w:val="00311632"/>
    <w:rsid w:val="00311634"/>
    <w:rsid w:val="003116CB"/>
    <w:rsid w:val="003117BE"/>
    <w:rsid w:val="003117DC"/>
    <w:rsid w:val="00311BBB"/>
    <w:rsid w:val="00311DC4"/>
    <w:rsid w:val="00311FD8"/>
    <w:rsid w:val="003120F7"/>
    <w:rsid w:val="003121D1"/>
    <w:rsid w:val="003124DA"/>
    <w:rsid w:val="003125C8"/>
    <w:rsid w:val="0031260E"/>
    <w:rsid w:val="003128AC"/>
    <w:rsid w:val="00312997"/>
    <w:rsid w:val="00312AD9"/>
    <w:rsid w:val="00312E8D"/>
    <w:rsid w:val="00312FE2"/>
    <w:rsid w:val="00313108"/>
    <w:rsid w:val="00313272"/>
    <w:rsid w:val="003132A9"/>
    <w:rsid w:val="00313354"/>
    <w:rsid w:val="0031335A"/>
    <w:rsid w:val="0031361E"/>
    <w:rsid w:val="0031366C"/>
    <w:rsid w:val="00313681"/>
    <w:rsid w:val="003136F5"/>
    <w:rsid w:val="00313751"/>
    <w:rsid w:val="003137AA"/>
    <w:rsid w:val="00313A1D"/>
    <w:rsid w:val="00313A2E"/>
    <w:rsid w:val="00313DF1"/>
    <w:rsid w:val="00313E87"/>
    <w:rsid w:val="00314007"/>
    <w:rsid w:val="0031409A"/>
    <w:rsid w:val="003141E4"/>
    <w:rsid w:val="00314204"/>
    <w:rsid w:val="003143E8"/>
    <w:rsid w:val="00314537"/>
    <w:rsid w:val="00314611"/>
    <w:rsid w:val="00314629"/>
    <w:rsid w:val="003148EE"/>
    <w:rsid w:val="003149B2"/>
    <w:rsid w:val="00314B81"/>
    <w:rsid w:val="00314C97"/>
    <w:rsid w:val="00314CAE"/>
    <w:rsid w:val="00314D70"/>
    <w:rsid w:val="00314EC3"/>
    <w:rsid w:val="00314EFD"/>
    <w:rsid w:val="00314FC8"/>
    <w:rsid w:val="00314FC9"/>
    <w:rsid w:val="00315007"/>
    <w:rsid w:val="0031524A"/>
    <w:rsid w:val="00315290"/>
    <w:rsid w:val="00315850"/>
    <w:rsid w:val="00315A2E"/>
    <w:rsid w:val="00315AB2"/>
    <w:rsid w:val="00315B31"/>
    <w:rsid w:val="00315BFE"/>
    <w:rsid w:val="00315CD5"/>
    <w:rsid w:val="00315CEF"/>
    <w:rsid w:val="00315D09"/>
    <w:rsid w:val="00315FEA"/>
    <w:rsid w:val="003161E4"/>
    <w:rsid w:val="003162AA"/>
    <w:rsid w:val="003163D0"/>
    <w:rsid w:val="003164AA"/>
    <w:rsid w:val="00316792"/>
    <w:rsid w:val="00316805"/>
    <w:rsid w:val="00316868"/>
    <w:rsid w:val="003169BC"/>
    <w:rsid w:val="00316AFD"/>
    <w:rsid w:val="00316B25"/>
    <w:rsid w:val="00316BD7"/>
    <w:rsid w:val="00316C02"/>
    <w:rsid w:val="00316EDC"/>
    <w:rsid w:val="00316FAE"/>
    <w:rsid w:val="00317348"/>
    <w:rsid w:val="003174E0"/>
    <w:rsid w:val="00317602"/>
    <w:rsid w:val="00317680"/>
    <w:rsid w:val="0031778E"/>
    <w:rsid w:val="003177BD"/>
    <w:rsid w:val="00317812"/>
    <w:rsid w:val="0031791D"/>
    <w:rsid w:val="00317992"/>
    <w:rsid w:val="00317ACC"/>
    <w:rsid w:val="00317B33"/>
    <w:rsid w:val="00317C01"/>
    <w:rsid w:val="00317EDB"/>
    <w:rsid w:val="00320016"/>
    <w:rsid w:val="0032016F"/>
    <w:rsid w:val="003201C8"/>
    <w:rsid w:val="003203CC"/>
    <w:rsid w:val="0032042F"/>
    <w:rsid w:val="003204F5"/>
    <w:rsid w:val="00320572"/>
    <w:rsid w:val="00320694"/>
    <w:rsid w:val="003206B5"/>
    <w:rsid w:val="00320708"/>
    <w:rsid w:val="0032075F"/>
    <w:rsid w:val="00320787"/>
    <w:rsid w:val="003208AD"/>
    <w:rsid w:val="00320C07"/>
    <w:rsid w:val="00320C52"/>
    <w:rsid w:val="00320DF3"/>
    <w:rsid w:val="00320EEB"/>
    <w:rsid w:val="00320FAD"/>
    <w:rsid w:val="00321192"/>
    <w:rsid w:val="0032137D"/>
    <w:rsid w:val="003214D2"/>
    <w:rsid w:val="0032159C"/>
    <w:rsid w:val="003216A5"/>
    <w:rsid w:val="003219D3"/>
    <w:rsid w:val="00321A8F"/>
    <w:rsid w:val="00321C21"/>
    <w:rsid w:val="00321C2F"/>
    <w:rsid w:val="00321C54"/>
    <w:rsid w:val="00321E8B"/>
    <w:rsid w:val="003220B9"/>
    <w:rsid w:val="00322196"/>
    <w:rsid w:val="003221BD"/>
    <w:rsid w:val="003224D9"/>
    <w:rsid w:val="00322536"/>
    <w:rsid w:val="0032253A"/>
    <w:rsid w:val="003226C7"/>
    <w:rsid w:val="003227D7"/>
    <w:rsid w:val="0032293D"/>
    <w:rsid w:val="00322943"/>
    <w:rsid w:val="0032297D"/>
    <w:rsid w:val="00322990"/>
    <w:rsid w:val="00322A68"/>
    <w:rsid w:val="00322BB5"/>
    <w:rsid w:val="00322BE3"/>
    <w:rsid w:val="00323011"/>
    <w:rsid w:val="00323055"/>
    <w:rsid w:val="00323060"/>
    <w:rsid w:val="003230BB"/>
    <w:rsid w:val="003230C0"/>
    <w:rsid w:val="003232AC"/>
    <w:rsid w:val="00323380"/>
    <w:rsid w:val="003234DD"/>
    <w:rsid w:val="003234E6"/>
    <w:rsid w:val="003234FB"/>
    <w:rsid w:val="003235D6"/>
    <w:rsid w:val="003236DB"/>
    <w:rsid w:val="0032386E"/>
    <w:rsid w:val="003239A7"/>
    <w:rsid w:val="00323D59"/>
    <w:rsid w:val="00323E43"/>
    <w:rsid w:val="00323E4E"/>
    <w:rsid w:val="00323F77"/>
    <w:rsid w:val="00323FA5"/>
    <w:rsid w:val="00323FB0"/>
    <w:rsid w:val="00323FBC"/>
    <w:rsid w:val="00324115"/>
    <w:rsid w:val="00324278"/>
    <w:rsid w:val="003242A5"/>
    <w:rsid w:val="003245A9"/>
    <w:rsid w:val="00324663"/>
    <w:rsid w:val="00324670"/>
    <w:rsid w:val="0032490E"/>
    <w:rsid w:val="00324A75"/>
    <w:rsid w:val="00324A88"/>
    <w:rsid w:val="00324F00"/>
    <w:rsid w:val="0032503F"/>
    <w:rsid w:val="003250A9"/>
    <w:rsid w:val="00325375"/>
    <w:rsid w:val="0032572D"/>
    <w:rsid w:val="0032582A"/>
    <w:rsid w:val="0032584F"/>
    <w:rsid w:val="003258CC"/>
    <w:rsid w:val="00325921"/>
    <w:rsid w:val="00325AD4"/>
    <w:rsid w:val="00325D2B"/>
    <w:rsid w:val="003261E8"/>
    <w:rsid w:val="0032625B"/>
    <w:rsid w:val="0032635E"/>
    <w:rsid w:val="003265B9"/>
    <w:rsid w:val="00326616"/>
    <w:rsid w:val="0032674D"/>
    <w:rsid w:val="00326760"/>
    <w:rsid w:val="003268D6"/>
    <w:rsid w:val="0032696D"/>
    <w:rsid w:val="00326B44"/>
    <w:rsid w:val="00326BAC"/>
    <w:rsid w:val="00326BBD"/>
    <w:rsid w:val="00326C09"/>
    <w:rsid w:val="00326C80"/>
    <w:rsid w:val="00326CD6"/>
    <w:rsid w:val="00326EAA"/>
    <w:rsid w:val="00327010"/>
    <w:rsid w:val="0032708D"/>
    <w:rsid w:val="00327097"/>
    <w:rsid w:val="0032736A"/>
    <w:rsid w:val="00327415"/>
    <w:rsid w:val="0032767F"/>
    <w:rsid w:val="00327688"/>
    <w:rsid w:val="003279ED"/>
    <w:rsid w:val="00327A76"/>
    <w:rsid w:val="00327B17"/>
    <w:rsid w:val="00327D43"/>
    <w:rsid w:val="00327D96"/>
    <w:rsid w:val="0033008F"/>
    <w:rsid w:val="0033009E"/>
    <w:rsid w:val="003300D5"/>
    <w:rsid w:val="0033022E"/>
    <w:rsid w:val="0033034D"/>
    <w:rsid w:val="003303E8"/>
    <w:rsid w:val="00330720"/>
    <w:rsid w:val="003308A3"/>
    <w:rsid w:val="00330916"/>
    <w:rsid w:val="00330931"/>
    <w:rsid w:val="00330933"/>
    <w:rsid w:val="00330975"/>
    <w:rsid w:val="00330A8D"/>
    <w:rsid w:val="00330B26"/>
    <w:rsid w:val="00330C22"/>
    <w:rsid w:val="00330EC0"/>
    <w:rsid w:val="0033126E"/>
    <w:rsid w:val="00331298"/>
    <w:rsid w:val="003313EC"/>
    <w:rsid w:val="0033148B"/>
    <w:rsid w:val="003314A1"/>
    <w:rsid w:val="003314B0"/>
    <w:rsid w:val="003315D1"/>
    <w:rsid w:val="00331696"/>
    <w:rsid w:val="0033178E"/>
    <w:rsid w:val="003318CE"/>
    <w:rsid w:val="00331BA6"/>
    <w:rsid w:val="00331CD4"/>
    <w:rsid w:val="00331ECB"/>
    <w:rsid w:val="00332329"/>
    <w:rsid w:val="003324D8"/>
    <w:rsid w:val="003328CB"/>
    <w:rsid w:val="00332BA5"/>
    <w:rsid w:val="00332D08"/>
    <w:rsid w:val="00332D83"/>
    <w:rsid w:val="00332E1E"/>
    <w:rsid w:val="00332EBA"/>
    <w:rsid w:val="0033302D"/>
    <w:rsid w:val="00333123"/>
    <w:rsid w:val="0033341A"/>
    <w:rsid w:val="0033344D"/>
    <w:rsid w:val="003335EF"/>
    <w:rsid w:val="0033381E"/>
    <w:rsid w:val="00333A48"/>
    <w:rsid w:val="00333EF2"/>
    <w:rsid w:val="00333F28"/>
    <w:rsid w:val="00333F8E"/>
    <w:rsid w:val="003341F6"/>
    <w:rsid w:val="00334238"/>
    <w:rsid w:val="003343F8"/>
    <w:rsid w:val="00334484"/>
    <w:rsid w:val="003349C4"/>
    <w:rsid w:val="003349F7"/>
    <w:rsid w:val="003349FA"/>
    <w:rsid w:val="00334AC4"/>
    <w:rsid w:val="00334C0D"/>
    <w:rsid w:val="00334E8A"/>
    <w:rsid w:val="00334F28"/>
    <w:rsid w:val="0033518A"/>
    <w:rsid w:val="003351DC"/>
    <w:rsid w:val="0033522A"/>
    <w:rsid w:val="00335550"/>
    <w:rsid w:val="0033563C"/>
    <w:rsid w:val="003357F4"/>
    <w:rsid w:val="00336224"/>
    <w:rsid w:val="00336628"/>
    <w:rsid w:val="003367D0"/>
    <w:rsid w:val="003367EE"/>
    <w:rsid w:val="0033680B"/>
    <w:rsid w:val="0033695A"/>
    <w:rsid w:val="003369DE"/>
    <w:rsid w:val="00336A19"/>
    <w:rsid w:val="00336DB3"/>
    <w:rsid w:val="00336E3F"/>
    <w:rsid w:val="00336ED1"/>
    <w:rsid w:val="00336ED5"/>
    <w:rsid w:val="00337017"/>
    <w:rsid w:val="003370AE"/>
    <w:rsid w:val="0033725B"/>
    <w:rsid w:val="003372D0"/>
    <w:rsid w:val="00337417"/>
    <w:rsid w:val="0033755A"/>
    <w:rsid w:val="00337668"/>
    <w:rsid w:val="003377A5"/>
    <w:rsid w:val="003377B7"/>
    <w:rsid w:val="00337837"/>
    <w:rsid w:val="00337CDA"/>
    <w:rsid w:val="00337DEC"/>
    <w:rsid w:val="00337E5E"/>
    <w:rsid w:val="00337F3B"/>
    <w:rsid w:val="0034012B"/>
    <w:rsid w:val="0034020D"/>
    <w:rsid w:val="0034026A"/>
    <w:rsid w:val="00340359"/>
    <w:rsid w:val="003403A9"/>
    <w:rsid w:val="003404BD"/>
    <w:rsid w:val="003406FB"/>
    <w:rsid w:val="00340727"/>
    <w:rsid w:val="00340735"/>
    <w:rsid w:val="003409FE"/>
    <w:rsid w:val="00340A20"/>
    <w:rsid w:val="00340A58"/>
    <w:rsid w:val="00340BE2"/>
    <w:rsid w:val="00340EF9"/>
    <w:rsid w:val="0034128C"/>
    <w:rsid w:val="00341418"/>
    <w:rsid w:val="00341569"/>
    <w:rsid w:val="0034175F"/>
    <w:rsid w:val="00341B10"/>
    <w:rsid w:val="00341BC9"/>
    <w:rsid w:val="00341D45"/>
    <w:rsid w:val="00341DE1"/>
    <w:rsid w:val="00341FD4"/>
    <w:rsid w:val="00342009"/>
    <w:rsid w:val="003420C6"/>
    <w:rsid w:val="0034230F"/>
    <w:rsid w:val="00342545"/>
    <w:rsid w:val="003426A5"/>
    <w:rsid w:val="00342A78"/>
    <w:rsid w:val="00342E3D"/>
    <w:rsid w:val="00342E52"/>
    <w:rsid w:val="00342ECE"/>
    <w:rsid w:val="0034334E"/>
    <w:rsid w:val="0034343C"/>
    <w:rsid w:val="00343489"/>
    <w:rsid w:val="00343492"/>
    <w:rsid w:val="003434DF"/>
    <w:rsid w:val="00343504"/>
    <w:rsid w:val="003435B9"/>
    <w:rsid w:val="003435F0"/>
    <w:rsid w:val="003436D7"/>
    <w:rsid w:val="003436E4"/>
    <w:rsid w:val="00343858"/>
    <w:rsid w:val="0034394A"/>
    <w:rsid w:val="00343A23"/>
    <w:rsid w:val="00343CA1"/>
    <w:rsid w:val="00343D17"/>
    <w:rsid w:val="00343E25"/>
    <w:rsid w:val="00343FCC"/>
    <w:rsid w:val="0034420E"/>
    <w:rsid w:val="003444EF"/>
    <w:rsid w:val="003445FD"/>
    <w:rsid w:val="00344795"/>
    <w:rsid w:val="0034487F"/>
    <w:rsid w:val="0034489C"/>
    <w:rsid w:val="00344A21"/>
    <w:rsid w:val="00344DA8"/>
    <w:rsid w:val="00344E28"/>
    <w:rsid w:val="00344FFD"/>
    <w:rsid w:val="00345283"/>
    <w:rsid w:val="0034529E"/>
    <w:rsid w:val="00345408"/>
    <w:rsid w:val="003454F6"/>
    <w:rsid w:val="003455A5"/>
    <w:rsid w:val="00345A19"/>
    <w:rsid w:val="00345B9E"/>
    <w:rsid w:val="003461AA"/>
    <w:rsid w:val="0034627C"/>
    <w:rsid w:val="00346316"/>
    <w:rsid w:val="003463EC"/>
    <w:rsid w:val="003463EF"/>
    <w:rsid w:val="0034668D"/>
    <w:rsid w:val="00346781"/>
    <w:rsid w:val="0034685D"/>
    <w:rsid w:val="00346DEC"/>
    <w:rsid w:val="00347031"/>
    <w:rsid w:val="003470B9"/>
    <w:rsid w:val="0034716C"/>
    <w:rsid w:val="00347268"/>
    <w:rsid w:val="0034739E"/>
    <w:rsid w:val="0034749C"/>
    <w:rsid w:val="003474C4"/>
    <w:rsid w:val="003474C6"/>
    <w:rsid w:val="003475AF"/>
    <w:rsid w:val="003475C9"/>
    <w:rsid w:val="00347881"/>
    <w:rsid w:val="00347B3A"/>
    <w:rsid w:val="00347D27"/>
    <w:rsid w:val="0035045D"/>
    <w:rsid w:val="00350604"/>
    <w:rsid w:val="00350830"/>
    <w:rsid w:val="00350871"/>
    <w:rsid w:val="003508F2"/>
    <w:rsid w:val="00350E2A"/>
    <w:rsid w:val="00350E96"/>
    <w:rsid w:val="00351058"/>
    <w:rsid w:val="00351068"/>
    <w:rsid w:val="003511BA"/>
    <w:rsid w:val="003514B7"/>
    <w:rsid w:val="00351534"/>
    <w:rsid w:val="00351580"/>
    <w:rsid w:val="003515E9"/>
    <w:rsid w:val="00351625"/>
    <w:rsid w:val="0035169C"/>
    <w:rsid w:val="003516AA"/>
    <w:rsid w:val="0035170A"/>
    <w:rsid w:val="0035177B"/>
    <w:rsid w:val="00351931"/>
    <w:rsid w:val="0035194C"/>
    <w:rsid w:val="00351A77"/>
    <w:rsid w:val="00351B73"/>
    <w:rsid w:val="00351C68"/>
    <w:rsid w:val="00351D66"/>
    <w:rsid w:val="00351DD4"/>
    <w:rsid w:val="00351F0C"/>
    <w:rsid w:val="00351FD8"/>
    <w:rsid w:val="003520DA"/>
    <w:rsid w:val="003522F1"/>
    <w:rsid w:val="003524DE"/>
    <w:rsid w:val="003525A5"/>
    <w:rsid w:val="003525AE"/>
    <w:rsid w:val="00352605"/>
    <w:rsid w:val="003527A6"/>
    <w:rsid w:val="00352913"/>
    <w:rsid w:val="0035296B"/>
    <w:rsid w:val="00352A1C"/>
    <w:rsid w:val="00352A1F"/>
    <w:rsid w:val="00352AD5"/>
    <w:rsid w:val="00352D26"/>
    <w:rsid w:val="00353009"/>
    <w:rsid w:val="00353126"/>
    <w:rsid w:val="00353272"/>
    <w:rsid w:val="003532F0"/>
    <w:rsid w:val="00353502"/>
    <w:rsid w:val="0035352E"/>
    <w:rsid w:val="00353533"/>
    <w:rsid w:val="0035376E"/>
    <w:rsid w:val="003538D9"/>
    <w:rsid w:val="003538E6"/>
    <w:rsid w:val="00353A8B"/>
    <w:rsid w:val="00353BEA"/>
    <w:rsid w:val="00353DE0"/>
    <w:rsid w:val="00353DEA"/>
    <w:rsid w:val="00353F10"/>
    <w:rsid w:val="00353FE2"/>
    <w:rsid w:val="00354209"/>
    <w:rsid w:val="00354235"/>
    <w:rsid w:val="00354415"/>
    <w:rsid w:val="0035441D"/>
    <w:rsid w:val="003545A7"/>
    <w:rsid w:val="0035482E"/>
    <w:rsid w:val="00354887"/>
    <w:rsid w:val="00354B03"/>
    <w:rsid w:val="00354BEF"/>
    <w:rsid w:val="00354CFA"/>
    <w:rsid w:val="00354E43"/>
    <w:rsid w:val="00354EEE"/>
    <w:rsid w:val="00355289"/>
    <w:rsid w:val="00355366"/>
    <w:rsid w:val="00355499"/>
    <w:rsid w:val="00355588"/>
    <w:rsid w:val="00355793"/>
    <w:rsid w:val="0035591A"/>
    <w:rsid w:val="00355B5E"/>
    <w:rsid w:val="00355D8D"/>
    <w:rsid w:val="00355DBB"/>
    <w:rsid w:val="00355E22"/>
    <w:rsid w:val="00355E76"/>
    <w:rsid w:val="003560DA"/>
    <w:rsid w:val="0035621F"/>
    <w:rsid w:val="00356599"/>
    <w:rsid w:val="003565A1"/>
    <w:rsid w:val="0035661D"/>
    <w:rsid w:val="00356731"/>
    <w:rsid w:val="0035680D"/>
    <w:rsid w:val="003568B0"/>
    <w:rsid w:val="00356B18"/>
    <w:rsid w:val="00356B46"/>
    <w:rsid w:val="00356DE3"/>
    <w:rsid w:val="00356FD7"/>
    <w:rsid w:val="0035700C"/>
    <w:rsid w:val="00357020"/>
    <w:rsid w:val="003573BF"/>
    <w:rsid w:val="003573E9"/>
    <w:rsid w:val="003575D4"/>
    <w:rsid w:val="003576F6"/>
    <w:rsid w:val="003576FE"/>
    <w:rsid w:val="003577CB"/>
    <w:rsid w:val="003578D6"/>
    <w:rsid w:val="003579DA"/>
    <w:rsid w:val="00357A91"/>
    <w:rsid w:val="00357ABC"/>
    <w:rsid w:val="00357DD5"/>
    <w:rsid w:val="00357F8D"/>
    <w:rsid w:val="0036016B"/>
    <w:rsid w:val="0036032F"/>
    <w:rsid w:val="00360420"/>
    <w:rsid w:val="003604D9"/>
    <w:rsid w:val="003607B4"/>
    <w:rsid w:val="00360B85"/>
    <w:rsid w:val="00360BC1"/>
    <w:rsid w:val="00360C1E"/>
    <w:rsid w:val="00360DDD"/>
    <w:rsid w:val="003610DE"/>
    <w:rsid w:val="00361275"/>
    <w:rsid w:val="00361347"/>
    <w:rsid w:val="0036136F"/>
    <w:rsid w:val="00361384"/>
    <w:rsid w:val="003614B0"/>
    <w:rsid w:val="00361563"/>
    <w:rsid w:val="003615B6"/>
    <w:rsid w:val="00361678"/>
    <w:rsid w:val="00361746"/>
    <w:rsid w:val="003618AC"/>
    <w:rsid w:val="00361F25"/>
    <w:rsid w:val="0036202F"/>
    <w:rsid w:val="003620DA"/>
    <w:rsid w:val="003622DF"/>
    <w:rsid w:val="00362398"/>
    <w:rsid w:val="0036240E"/>
    <w:rsid w:val="003624C7"/>
    <w:rsid w:val="003624F5"/>
    <w:rsid w:val="00362604"/>
    <w:rsid w:val="00362728"/>
    <w:rsid w:val="00362851"/>
    <w:rsid w:val="003628E0"/>
    <w:rsid w:val="00362A15"/>
    <w:rsid w:val="00362A38"/>
    <w:rsid w:val="00362EF3"/>
    <w:rsid w:val="00362F33"/>
    <w:rsid w:val="00362FB6"/>
    <w:rsid w:val="00362FC6"/>
    <w:rsid w:val="00363097"/>
    <w:rsid w:val="0036314D"/>
    <w:rsid w:val="00363152"/>
    <w:rsid w:val="00363447"/>
    <w:rsid w:val="003635E6"/>
    <w:rsid w:val="00363671"/>
    <w:rsid w:val="003636AF"/>
    <w:rsid w:val="0036371D"/>
    <w:rsid w:val="00363962"/>
    <w:rsid w:val="00363B2A"/>
    <w:rsid w:val="00363C5D"/>
    <w:rsid w:val="00363D63"/>
    <w:rsid w:val="00363DA9"/>
    <w:rsid w:val="00363FCC"/>
    <w:rsid w:val="00364036"/>
    <w:rsid w:val="003644DB"/>
    <w:rsid w:val="00364520"/>
    <w:rsid w:val="00364695"/>
    <w:rsid w:val="003646B4"/>
    <w:rsid w:val="003646C6"/>
    <w:rsid w:val="00364764"/>
    <w:rsid w:val="0036497D"/>
    <w:rsid w:val="00364A24"/>
    <w:rsid w:val="00364A6F"/>
    <w:rsid w:val="00364A90"/>
    <w:rsid w:val="00364AE8"/>
    <w:rsid w:val="00364B26"/>
    <w:rsid w:val="00364E2E"/>
    <w:rsid w:val="00365267"/>
    <w:rsid w:val="0036536E"/>
    <w:rsid w:val="00365496"/>
    <w:rsid w:val="00365672"/>
    <w:rsid w:val="0036587C"/>
    <w:rsid w:val="003658A7"/>
    <w:rsid w:val="00365B8C"/>
    <w:rsid w:val="00365DAB"/>
    <w:rsid w:val="00365E1C"/>
    <w:rsid w:val="00365EE6"/>
    <w:rsid w:val="00365EF2"/>
    <w:rsid w:val="00365FA9"/>
    <w:rsid w:val="00366255"/>
    <w:rsid w:val="003663A2"/>
    <w:rsid w:val="00366494"/>
    <w:rsid w:val="003666DC"/>
    <w:rsid w:val="003667D0"/>
    <w:rsid w:val="0036681C"/>
    <w:rsid w:val="00366830"/>
    <w:rsid w:val="00366858"/>
    <w:rsid w:val="00366AAD"/>
    <w:rsid w:val="00366B75"/>
    <w:rsid w:val="00366CE3"/>
    <w:rsid w:val="0036715C"/>
    <w:rsid w:val="003671C5"/>
    <w:rsid w:val="00367471"/>
    <w:rsid w:val="0036750B"/>
    <w:rsid w:val="003675E4"/>
    <w:rsid w:val="0036763C"/>
    <w:rsid w:val="00367661"/>
    <w:rsid w:val="00367804"/>
    <w:rsid w:val="0036780B"/>
    <w:rsid w:val="00367925"/>
    <w:rsid w:val="00367998"/>
    <w:rsid w:val="003679D1"/>
    <w:rsid w:val="003679D6"/>
    <w:rsid w:val="00367CD5"/>
    <w:rsid w:val="00367E1E"/>
    <w:rsid w:val="00367E60"/>
    <w:rsid w:val="00367F75"/>
    <w:rsid w:val="003700B7"/>
    <w:rsid w:val="00370109"/>
    <w:rsid w:val="00370191"/>
    <w:rsid w:val="00370404"/>
    <w:rsid w:val="00370483"/>
    <w:rsid w:val="00370B9E"/>
    <w:rsid w:val="00370BC5"/>
    <w:rsid w:val="00370E00"/>
    <w:rsid w:val="00370E1D"/>
    <w:rsid w:val="00370F50"/>
    <w:rsid w:val="00370FF8"/>
    <w:rsid w:val="003710D3"/>
    <w:rsid w:val="0037121E"/>
    <w:rsid w:val="003715EE"/>
    <w:rsid w:val="00371EDB"/>
    <w:rsid w:val="00371FAC"/>
    <w:rsid w:val="0037225D"/>
    <w:rsid w:val="00372659"/>
    <w:rsid w:val="00372851"/>
    <w:rsid w:val="00372857"/>
    <w:rsid w:val="00372C13"/>
    <w:rsid w:val="00372E2B"/>
    <w:rsid w:val="00372E3E"/>
    <w:rsid w:val="00373160"/>
    <w:rsid w:val="00373297"/>
    <w:rsid w:val="003733EB"/>
    <w:rsid w:val="0037351D"/>
    <w:rsid w:val="00373854"/>
    <w:rsid w:val="00373AEB"/>
    <w:rsid w:val="00373B0C"/>
    <w:rsid w:val="00373DDE"/>
    <w:rsid w:val="00373E5D"/>
    <w:rsid w:val="003743C3"/>
    <w:rsid w:val="0037441E"/>
    <w:rsid w:val="00374586"/>
    <w:rsid w:val="003745BD"/>
    <w:rsid w:val="0037492A"/>
    <w:rsid w:val="00374AB2"/>
    <w:rsid w:val="00374D2B"/>
    <w:rsid w:val="00374F28"/>
    <w:rsid w:val="00374FD7"/>
    <w:rsid w:val="0037507B"/>
    <w:rsid w:val="003751A2"/>
    <w:rsid w:val="003751B4"/>
    <w:rsid w:val="003751D1"/>
    <w:rsid w:val="0037534A"/>
    <w:rsid w:val="00375461"/>
    <w:rsid w:val="00375525"/>
    <w:rsid w:val="003755DE"/>
    <w:rsid w:val="00375749"/>
    <w:rsid w:val="003757E4"/>
    <w:rsid w:val="003758F1"/>
    <w:rsid w:val="00375C4E"/>
    <w:rsid w:val="00375D23"/>
    <w:rsid w:val="00375F0C"/>
    <w:rsid w:val="00376019"/>
    <w:rsid w:val="003760C9"/>
    <w:rsid w:val="00376152"/>
    <w:rsid w:val="00376243"/>
    <w:rsid w:val="00376475"/>
    <w:rsid w:val="00376521"/>
    <w:rsid w:val="0037655D"/>
    <w:rsid w:val="00376669"/>
    <w:rsid w:val="00376A29"/>
    <w:rsid w:val="00376B23"/>
    <w:rsid w:val="00376BFC"/>
    <w:rsid w:val="00376C8D"/>
    <w:rsid w:val="00376D4D"/>
    <w:rsid w:val="00376F31"/>
    <w:rsid w:val="00376FAB"/>
    <w:rsid w:val="003770CA"/>
    <w:rsid w:val="003771CE"/>
    <w:rsid w:val="00377567"/>
    <w:rsid w:val="0037778C"/>
    <w:rsid w:val="00377931"/>
    <w:rsid w:val="0037799D"/>
    <w:rsid w:val="00377BAB"/>
    <w:rsid w:val="00380057"/>
    <w:rsid w:val="003802F3"/>
    <w:rsid w:val="0038032E"/>
    <w:rsid w:val="003804DE"/>
    <w:rsid w:val="00380605"/>
    <w:rsid w:val="00380616"/>
    <w:rsid w:val="0038068A"/>
    <w:rsid w:val="003806E4"/>
    <w:rsid w:val="00380768"/>
    <w:rsid w:val="003807E4"/>
    <w:rsid w:val="0038083A"/>
    <w:rsid w:val="00380893"/>
    <w:rsid w:val="00380B52"/>
    <w:rsid w:val="00380BB5"/>
    <w:rsid w:val="00380BE7"/>
    <w:rsid w:val="00380C17"/>
    <w:rsid w:val="00380C3C"/>
    <w:rsid w:val="00380DFA"/>
    <w:rsid w:val="00380E5D"/>
    <w:rsid w:val="00380F7F"/>
    <w:rsid w:val="003810AA"/>
    <w:rsid w:val="003812D0"/>
    <w:rsid w:val="0038153E"/>
    <w:rsid w:val="0038160F"/>
    <w:rsid w:val="00381611"/>
    <w:rsid w:val="00381798"/>
    <w:rsid w:val="003817E6"/>
    <w:rsid w:val="00381A0F"/>
    <w:rsid w:val="00381DA3"/>
    <w:rsid w:val="00381E34"/>
    <w:rsid w:val="0038202D"/>
    <w:rsid w:val="0038206E"/>
    <w:rsid w:val="003820F6"/>
    <w:rsid w:val="00382207"/>
    <w:rsid w:val="003823E2"/>
    <w:rsid w:val="003824FA"/>
    <w:rsid w:val="00382847"/>
    <w:rsid w:val="003828AF"/>
    <w:rsid w:val="00382A4B"/>
    <w:rsid w:val="00382AA6"/>
    <w:rsid w:val="00382D71"/>
    <w:rsid w:val="00382DFE"/>
    <w:rsid w:val="00382E3F"/>
    <w:rsid w:val="0038302D"/>
    <w:rsid w:val="0038315D"/>
    <w:rsid w:val="0038316A"/>
    <w:rsid w:val="003831EA"/>
    <w:rsid w:val="00383212"/>
    <w:rsid w:val="00383265"/>
    <w:rsid w:val="0038331C"/>
    <w:rsid w:val="00383401"/>
    <w:rsid w:val="00383743"/>
    <w:rsid w:val="00383B50"/>
    <w:rsid w:val="00383C8D"/>
    <w:rsid w:val="00383D78"/>
    <w:rsid w:val="00383E2D"/>
    <w:rsid w:val="00383E9D"/>
    <w:rsid w:val="00383F36"/>
    <w:rsid w:val="0038413A"/>
    <w:rsid w:val="0038417B"/>
    <w:rsid w:val="003841A7"/>
    <w:rsid w:val="00384319"/>
    <w:rsid w:val="00384360"/>
    <w:rsid w:val="00384995"/>
    <w:rsid w:val="00384CC2"/>
    <w:rsid w:val="00384DBB"/>
    <w:rsid w:val="00384DC9"/>
    <w:rsid w:val="00384FF9"/>
    <w:rsid w:val="0038507E"/>
    <w:rsid w:val="003851BD"/>
    <w:rsid w:val="00385372"/>
    <w:rsid w:val="0038539F"/>
    <w:rsid w:val="003853B8"/>
    <w:rsid w:val="0038542A"/>
    <w:rsid w:val="00385484"/>
    <w:rsid w:val="00385935"/>
    <w:rsid w:val="003859DC"/>
    <w:rsid w:val="00385A1A"/>
    <w:rsid w:val="00385C29"/>
    <w:rsid w:val="00385DE2"/>
    <w:rsid w:val="00386116"/>
    <w:rsid w:val="00386130"/>
    <w:rsid w:val="00386187"/>
    <w:rsid w:val="00386290"/>
    <w:rsid w:val="003866C0"/>
    <w:rsid w:val="003867F8"/>
    <w:rsid w:val="00386A31"/>
    <w:rsid w:val="00386B03"/>
    <w:rsid w:val="00386B62"/>
    <w:rsid w:val="00386C2A"/>
    <w:rsid w:val="00386C5B"/>
    <w:rsid w:val="00386D7B"/>
    <w:rsid w:val="00386FBB"/>
    <w:rsid w:val="00386FF9"/>
    <w:rsid w:val="003872ED"/>
    <w:rsid w:val="00387654"/>
    <w:rsid w:val="003876C2"/>
    <w:rsid w:val="00387833"/>
    <w:rsid w:val="0038788D"/>
    <w:rsid w:val="003878A9"/>
    <w:rsid w:val="003878D0"/>
    <w:rsid w:val="00387A16"/>
    <w:rsid w:val="00387BF9"/>
    <w:rsid w:val="00387DED"/>
    <w:rsid w:val="00387F0F"/>
    <w:rsid w:val="00390010"/>
    <w:rsid w:val="00390167"/>
    <w:rsid w:val="00390199"/>
    <w:rsid w:val="00390339"/>
    <w:rsid w:val="00390449"/>
    <w:rsid w:val="00390465"/>
    <w:rsid w:val="00390572"/>
    <w:rsid w:val="003906B0"/>
    <w:rsid w:val="003907F1"/>
    <w:rsid w:val="0039089A"/>
    <w:rsid w:val="00390C72"/>
    <w:rsid w:val="00390F31"/>
    <w:rsid w:val="00390FFE"/>
    <w:rsid w:val="00391026"/>
    <w:rsid w:val="00391054"/>
    <w:rsid w:val="0039126F"/>
    <w:rsid w:val="00391283"/>
    <w:rsid w:val="003912D8"/>
    <w:rsid w:val="003912FE"/>
    <w:rsid w:val="00391308"/>
    <w:rsid w:val="00391379"/>
    <w:rsid w:val="00391472"/>
    <w:rsid w:val="00391530"/>
    <w:rsid w:val="0039163A"/>
    <w:rsid w:val="00391702"/>
    <w:rsid w:val="0039178F"/>
    <w:rsid w:val="0039179B"/>
    <w:rsid w:val="00391AAA"/>
    <w:rsid w:val="00391EB0"/>
    <w:rsid w:val="00392120"/>
    <w:rsid w:val="0039227C"/>
    <w:rsid w:val="00392372"/>
    <w:rsid w:val="00392427"/>
    <w:rsid w:val="003924B0"/>
    <w:rsid w:val="00392550"/>
    <w:rsid w:val="0039259A"/>
    <w:rsid w:val="00392919"/>
    <w:rsid w:val="00392B54"/>
    <w:rsid w:val="00392D1B"/>
    <w:rsid w:val="00392D5A"/>
    <w:rsid w:val="00392F09"/>
    <w:rsid w:val="00392F46"/>
    <w:rsid w:val="00392F85"/>
    <w:rsid w:val="00392FE2"/>
    <w:rsid w:val="0039301B"/>
    <w:rsid w:val="0039322D"/>
    <w:rsid w:val="0039325D"/>
    <w:rsid w:val="0039346E"/>
    <w:rsid w:val="00393574"/>
    <w:rsid w:val="00393965"/>
    <w:rsid w:val="00394027"/>
    <w:rsid w:val="00394083"/>
    <w:rsid w:val="003940D7"/>
    <w:rsid w:val="00394141"/>
    <w:rsid w:val="0039420E"/>
    <w:rsid w:val="00394222"/>
    <w:rsid w:val="003943BB"/>
    <w:rsid w:val="003944D3"/>
    <w:rsid w:val="003946B8"/>
    <w:rsid w:val="00394CE1"/>
    <w:rsid w:val="00394FB1"/>
    <w:rsid w:val="003952A1"/>
    <w:rsid w:val="00395331"/>
    <w:rsid w:val="00395471"/>
    <w:rsid w:val="00395507"/>
    <w:rsid w:val="00395515"/>
    <w:rsid w:val="0039553C"/>
    <w:rsid w:val="003956E4"/>
    <w:rsid w:val="00395A54"/>
    <w:rsid w:val="00395B71"/>
    <w:rsid w:val="00395C6E"/>
    <w:rsid w:val="00395D53"/>
    <w:rsid w:val="00395E44"/>
    <w:rsid w:val="00395E8F"/>
    <w:rsid w:val="003961B7"/>
    <w:rsid w:val="003961DC"/>
    <w:rsid w:val="0039620F"/>
    <w:rsid w:val="0039634F"/>
    <w:rsid w:val="0039637C"/>
    <w:rsid w:val="003963D0"/>
    <w:rsid w:val="003964DB"/>
    <w:rsid w:val="003967F5"/>
    <w:rsid w:val="003969FF"/>
    <w:rsid w:val="00396AAF"/>
    <w:rsid w:val="00396C88"/>
    <w:rsid w:val="00396E21"/>
    <w:rsid w:val="00396ED6"/>
    <w:rsid w:val="00396FA4"/>
    <w:rsid w:val="00397140"/>
    <w:rsid w:val="00397410"/>
    <w:rsid w:val="00397618"/>
    <w:rsid w:val="00397CDC"/>
    <w:rsid w:val="00397D32"/>
    <w:rsid w:val="00397E4E"/>
    <w:rsid w:val="00397E83"/>
    <w:rsid w:val="00397FB8"/>
    <w:rsid w:val="003A0530"/>
    <w:rsid w:val="003A05A2"/>
    <w:rsid w:val="003A0820"/>
    <w:rsid w:val="003A086D"/>
    <w:rsid w:val="003A0982"/>
    <w:rsid w:val="003A0C2E"/>
    <w:rsid w:val="003A0CAC"/>
    <w:rsid w:val="003A0D7A"/>
    <w:rsid w:val="003A0F1F"/>
    <w:rsid w:val="003A0F25"/>
    <w:rsid w:val="003A0F29"/>
    <w:rsid w:val="003A1011"/>
    <w:rsid w:val="003A105F"/>
    <w:rsid w:val="003A1322"/>
    <w:rsid w:val="003A1344"/>
    <w:rsid w:val="003A145F"/>
    <w:rsid w:val="003A1564"/>
    <w:rsid w:val="003A1641"/>
    <w:rsid w:val="003A1663"/>
    <w:rsid w:val="003A167D"/>
    <w:rsid w:val="003A1698"/>
    <w:rsid w:val="003A170C"/>
    <w:rsid w:val="003A179F"/>
    <w:rsid w:val="003A1B6A"/>
    <w:rsid w:val="003A1B9D"/>
    <w:rsid w:val="003A1CB9"/>
    <w:rsid w:val="003A1DEA"/>
    <w:rsid w:val="003A1EE1"/>
    <w:rsid w:val="003A1FBC"/>
    <w:rsid w:val="003A1FC6"/>
    <w:rsid w:val="003A2041"/>
    <w:rsid w:val="003A22EF"/>
    <w:rsid w:val="003A232D"/>
    <w:rsid w:val="003A2511"/>
    <w:rsid w:val="003A26D5"/>
    <w:rsid w:val="003A2797"/>
    <w:rsid w:val="003A2ACA"/>
    <w:rsid w:val="003A2B4D"/>
    <w:rsid w:val="003A2CED"/>
    <w:rsid w:val="003A2D1D"/>
    <w:rsid w:val="003A2D5B"/>
    <w:rsid w:val="003A2FA9"/>
    <w:rsid w:val="003A30EA"/>
    <w:rsid w:val="003A3169"/>
    <w:rsid w:val="003A3721"/>
    <w:rsid w:val="003A3814"/>
    <w:rsid w:val="003A3910"/>
    <w:rsid w:val="003A3A78"/>
    <w:rsid w:val="003A3F87"/>
    <w:rsid w:val="003A40AE"/>
    <w:rsid w:val="003A429B"/>
    <w:rsid w:val="003A42A2"/>
    <w:rsid w:val="003A42D5"/>
    <w:rsid w:val="003A4393"/>
    <w:rsid w:val="003A4427"/>
    <w:rsid w:val="003A446E"/>
    <w:rsid w:val="003A474F"/>
    <w:rsid w:val="003A4A97"/>
    <w:rsid w:val="003A4D40"/>
    <w:rsid w:val="003A4DC0"/>
    <w:rsid w:val="003A4DCB"/>
    <w:rsid w:val="003A4E55"/>
    <w:rsid w:val="003A4EF2"/>
    <w:rsid w:val="003A5009"/>
    <w:rsid w:val="003A505F"/>
    <w:rsid w:val="003A51AE"/>
    <w:rsid w:val="003A56DF"/>
    <w:rsid w:val="003A5718"/>
    <w:rsid w:val="003A5851"/>
    <w:rsid w:val="003A5859"/>
    <w:rsid w:val="003A5938"/>
    <w:rsid w:val="003A5BBB"/>
    <w:rsid w:val="003A5C1C"/>
    <w:rsid w:val="003A5C95"/>
    <w:rsid w:val="003A5C9E"/>
    <w:rsid w:val="003A5F6B"/>
    <w:rsid w:val="003A626C"/>
    <w:rsid w:val="003A62DA"/>
    <w:rsid w:val="003A62F1"/>
    <w:rsid w:val="003A68D6"/>
    <w:rsid w:val="003A695A"/>
    <w:rsid w:val="003A6A40"/>
    <w:rsid w:val="003A6D6D"/>
    <w:rsid w:val="003A6DA4"/>
    <w:rsid w:val="003A6DE5"/>
    <w:rsid w:val="003A7105"/>
    <w:rsid w:val="003A75C4"/>
    <w:rsid w:val="003A777E"/>
    <w:rsid w:val="003A77D2"/>
    <w:rsid w:val="003A7848"/>
    <w:rsid w:val="003A7962"/>
    <w:rsid w:val="003A79AA"/>
    <w:rsid w:val="003A7C4B"/>
    <w:rsid w:val="003A7C96"/>
    <w:rsid w:val="003A7E3D"/>
    <w:rsid w:val="003A7F40"/>
    <w:rsid w:val="003B021D"/>
    <w:rsid w:val="003B026D"/>
    <w:rsid w:val="003B042F"/>
    <w:rsid w:val="003B0649"/>
    <w:rsid w:val="003B0931"/>
    <w:rsid w:val="003B0A5B"/>
    <w:rsid w:val="003B11C2"/>
    <w:rsid w:val="003B1213"/>
    <w:rsid w:val="003B1245"/>
    <w:rsid w:val="003B129F"/>
    <w:rsid w:val="003B14EB"/>
    <w:rsid w:val="003B1619"/>
    <w:rsid w:val="003B18E1"/>
    <w:rsid w:val="003B1964"/>
    <w:rsid w:val="003B1B07"/>
    <w:rsid w:val="003B1D13"/>
    <w:rsid w:val="003B1D69"/>
    <w:rsid w:val="003B1DB9"/>
    <w:rsid w:val="003B1E43"/>
    <w:rsid w:val="003B20D7"/>
    <w:rsid w:val="003B20E5"/>
    <w:rsid w:val="003B217A"/>
    <w:rsid w:val="003B229D"/>
    <w:rsid w:val="003B23DC"/>
    <w:rsid w:val="003B266D"/>
    <w:rsid w:val="003B26A4"/>
    <w:rsid w:val="003B2815"/>
    <w:rsid w:val="003B2BB6"/>
    <w:rsid w:val="003B2D23"/>
    <w:rsid w:val="003B2D54"/>
    <w:rsid w:val="003B2E11"/>
    <w:rsid w:val="003B302B"/>
    <w:rsid w:val="003B310D"/>
    <w:rsid w:val="003B32C5"/>
    <w:rsid w:val="003B398A"/>
    <w:rsid w:val="003B3A09"/>
    <w:rsid w:val="003B3A29"/>
    <w:rsid w:val="003B3B58"/>
    <w:rsid w:val="003B3DA2"/>
    <w:rsid w:val="003B3DD8"/>
    <w:rsid w:val="003B3F91"/>
    <w:rsid w:val="003B3FA2"/>
    <w:rsid w:val="003B3FFE"/>
    <w:rsid w:val="003B424F"/>
    <w:rsid w:val="003B42BC"/>
    <w:rsid w:val="003B4365"/>
    <w:rsid w:val="003B4724"/>
    <w:rsid w:val="003B4AC0"/>
    <w:rsid w:val="003B4C34"/>
    <w:rsid w:val="003B4C37"/>
    <w:rsid w:val="003B4F98"/>
    <w:rsid w:val="003B4FD6"/>
    <w:rsid w:val="003B5088"/>
    <w:rsid w:val="003B53C4"/>
    <w:rsid w:val="003B5434"/>
    <w:rsid w:val="003B5435"/>
    <w:rsid w:val="003B56BF"/>
    <w:rsid w:val="003B575B"/>
    <w:rsid w:val="003B57B4"/>
    <w:rsid w:val="003B5925"/>
    <w:rsid w:val="003B5A9D"/>
    <w:rsid w:val="003B5D9E"/>
    <w:rsid w:val="003B6076"/>
    <w:rsid w:val="003B6118"/>
    <w:rsid w:val="003B61FE"/>
    <w:rsid w:val="003B6312"/>
    <w:rsid w:val="003B6401"/>
    <w:rsid w:val="003B64BE"/>
    <w:rsid w:val="003B6593"/>
    <w:rsid w:val="003B660B"/>
    <w:rsid w:val="003B6658"/>
    <w:rsid w:val="003B6807"/>
    <w:rsid w:val="003B6CBF"/>
    <w:rsid w:val="003B6DF9"/>
    <w:rsid w:val="003B6F39"/>
    <w:rsid w:val="003B6F5F"/>
    <w:rsid w:val="003B6F75"/>
    <w:rsid w:val="003B713D"/>
    <w:rsid w:val="003B7262"/>
    <w:rsid w:val="003B72ED"/>
    <w:rsid w:val="003B7353"/>
    <w:rsid w:val="003B7468"/>
    <w:rsid w:val="003B7561"/>
    <w:rsid w:val="003B75E0"/>
    <w:rsid w:val="003B781A"/>
    <w:rsid w:val="003B78C3"/>
    <w:rsid w:val="003B7972"/>
    <w:rsid w:val="003B79C2"/>
    <w:rsid w:val="003B79EA"/>
    <w:rsid w:val="003B7A3B"/>
    <w:rsid w:val="003B7A80"/>
    <w:rsid w:val="003B7B72"/>
    <w:rsid w:val="003B7C16"/>
    <w:rsid w:val="003B7CD1"/>
    <w:rsid w:val="003B7DA7"/>
    <w:rsid w:val="003B7DA8"/>
    <w:rsid w:val="003B7DB2"/>
    <w:rsid w:val="003B7F39"/>
    <w:rsid w:val="003C031C"/>
    <w:rsid w:val="003C0357"/>
    <w:rsid w:val="003C0384"/>
    <w:rsid w:val="003C03D5"/>
    <w:rsid w:val="003C0420"/>
    <w:rsid w:val="003C06D4"/>
    <w:rsid w:val="003C06E4"/>
    <w:rsid w:val="003C0835"/>
    <w:rsid w:val="003C0A06"/>
    <w:rsid w:val="003C0BCC"/>
    <w:rsid w:val="003C0D61"/>
    <w:rsid w:val="003C0D69"/>
    <w:rsid w:val="003C0F1F"/>
    <w:rsid w:val="003C0FA5"/>
    <w:rsid w:val="003C10C1"/>
    <w:rsid w:val="003C119E"/>
    <w:rsid w:val="003C125E"/>
    <w:rsid w:val="003C1469"/>
    <w:rsid w:val="003C14D8"/>
    <w:rsid w:val="003C1CA9"/>
    <w:rsid w:val="003C1D4A"/>
    <w:rsid w:val="003C1D6F"/>
    <w:rsid w:val="003C1DE2"/>
    <w:rsid w:val="003C1F16"/>
    <w:rsid w:val="003C1FE1"/>
    <w:rsid w:val="003C2270"/>
    <w:rsid w:val="003C22B9"/>
    <w:rsid w:val="003C22C0"/>
    <w:rsid w:val="003C2486"/>
    <w:rsid w:val="003C2532"/>
    <w:rsid w:val="003C25CE"/>
    <w:rsid w:val="003C26EC"/>
    <w:rsid w:val="003C2963"/>
    <w:rsid w:val="003C29C5"/>
    <w:rsid w:val="003C2A6D"/>
    <w:rsid w:val="003C2A94"/>
    <w:rsid w:val="003C2B49"/>
    <w:rsid w:val="003C2B91"/>
    <w:rsid w:val="003C2BF8"/>
    <w:rsid w:val="003C2D25"/>
    <w:rsid w:val="003C2F7F"/>
    <w:rsid w:val="003C3060"/>
    <w:rsid w:val="003C3172"/>
    <w:rsid w:val="003C336F"/>
    <w:rsid w:val="003C35EF"/>
    <w:rsid w:val="003C3638"/>
    <w:rsid w:val="003C38D7"/>
    <w:rsid w:val="003C3A24"/>
    <w:rsid w:val="003C3B30"/>
    <w:rsid w:val="003C3DC4"/>
    <w:rsid w:val="003C3F33"/>
    <w:rsid w:val="003C3FD1"/>
    <w:rsid w:val="003C4057"/>
    <w:rsid w:val="003C417C"/>
    <w:rsid w:val="003C4274"/>
    <w:rsid w:val="003C42EB"/>
    <w:rsid w:val="003C436B"/>
    <w:rsid w:val="003C4512"/>
    <w:rsid w:val="003C4610"/>
    <w:rsid w:val="003C46DF"/>
    <w:rsid w:val="003C482F"/>
    <w:rsid w:val="003C48C0"/>
    <w:rsid w:val="003C49DC"/>
    <w:rsid w:val="003C4B9D"/>
    <w:rsid w:val="003C4E18"/>
    <w:rsid w:val="003C4EA0"/>
    <w:rsid w:val="003C500F"/>
    <w:rsid w:val="003C511F"/>
    <w:rsid w:val="003C53B6"/>
    <w:rsid w:val="003C5545"/>
    <w:rsid w:val="003C5636"/>
    <w:rsid w:val="003C5862"/>
    <w:rsid w:val="003C5D8E"/>
    <w:rsid w:val="003C5E77"/>
    <w:rsid w:val="003C63CD"/>
    <w:rsid w:val="003C63DF"/>
    <w:rsid w:val="003C65CD"/>
    <w:rsid w:val="003C66AC"/>
    <w:rsid w:val="003C6732"/>
    <w:rsid w:val="003C6868"/>
    <w:rsid w:val="003C6960"/>
    <w:rsid w:val="003C6A33"/>
    <w:rsid w:val="003C6C1B"/>
    <w:rsid w:val="003C6E71"/>
    <w:rsid w:val="003C706A"/>
    <w:rsid w:val="003C70DC"/>
    <w:rsid w:val="003C72B8"/>
    <w:rsid w:val="003C741E"/>
    <w:rsid w:val="003C74FC"/>
    <w:rsid w:val="003C7539"/>
    <w:rsid w:val="003C755C"/>
    <w:rsid w:val="003C7698"/>
    <w:rsid w:val="003C77AE"/>
    <w:rsid w:val="003C7A70"/>
    <w:rsid w:val="003C7AAA"/>
    <w:rsid w:val="003C7C34"/>
    <w:rsid w:val="003C7CE4"/>
    <w:rsid w:val="003C7E7B"/>
    <w:rsid w:val="003C7F0C"/>
    <w:rsid w:val="003D00C3"/>
    <w:rsid w:val="003D0237"/>
    <w:rsid w:val="003D0356"/>
    <w:rsid w:val="003D05CA"/>
    <w:rsid w:val="003D05D0"/>
    <w:rsid w:val="003D05EF"/>
    <w:rsid w:val="003D06A9"/>
    <w:rsid w:val="003D06DA"/>
    <w:rsid w:val="003D06E2"/>
    <w:rsid w:val="003D0A29"/>
    <w:rsid w:val="003D0A95"/>
    <w:rsid w:val="003D0BEC"/>
    <w:rsid w:val="003D0C3A"/>
    <w:rsid w:val="003D0D7A"/>
    <w:rsid w:val="003D0E4E"/>
    <w:rsid w:val="003D0F28"/>
    <w:rsid w:val="003D0FFE"/>
    <w:rsid w:val="003D1026"/>
    <w:rsid w:val="003D10DA"/>
    <w:rsid w:val="003D1155"/>
    <w:rsid w:val="003D11BF"/>
    <w:rsid w:val="003D1B46"/>
    <w:rsid w:val="003D1BC4"/>
    <w:rsid w:val="003D1C64"/>
    <w:rsid w:val="003D1D15"/>
    <w:rsid w:val="003D1D37"/>
    <w:rsid w:val="003D1E70"/>
    <w:rsid w:val="003D23FC"/>
    <w:rsid w:val="003D2837"/>
    <w:rsid w:val="003D2A38"/>
    <w:rsid w:val="003D2A96"/>
    <w:rsid w:val="003D2CA2"/>
    <w:rsid w:val="003D2CD7"/>
    <w:rsid w:val="003D2E2B"/>
    <w:rsid w:val="003D3113"/>
    <w:rsid w:val="003D316C"/>
    <w:rsid w:val="003D3185"/>
    <w:rsid w:val="003D322F"/>
    <w:rsid w:val="003D3275"/>
    <w:rsid w:val="003D32BC"/>
    <w:rsid w:val="003D3313"/>
    <w:rsid w:val="003D3338"/>
    <w:rsid w:val="003D33E2"/>
    <w:rsid w:val="003D36F8"/>
    <w:rsid w:val="003D3844"/>
    <w:rsid w:val="003D38AB"/>
    <w:rsid w:val="003D3AA7"/>
    <w:rsid w:val="003D3B5D"/>
    <w:rsid w:val="003D3BB5"/>
    <w:rsid w:val="003D3BD6"/>
    <w:rsid w:val="003D3E86"/>
    <w:rsid w:val="003D3FA0"/>
    <w:rsid w:val="003D4053"/>
    <w:rsid w:val="003D40AD"/>
    <w:rsid w:val="003D40E5"/>
    <w:rsid w:val="003D41F5"/>
    <w:rsid w:val="003D421C"/>
    <w:rsid w:val="003D4413"/>
    <w:rsid w:val="003D45F3"/>
    <w:rsid w:val="003D4670"/>
    <w:rsid w:val="003D4696"/>
    <w:rsid w:val="003D479F"/>
    <w:rsid w:val="003D4C55"/>
    <w:rsid w:val="003D4E2F"/>
    <w:rsid w:val="003D4E74"/>
    <w:rsid w:val="003D50E8"/>
    <w:rsid w:val="003D5345"/>
    <w:rsid w:val="003D538A"/>
    <w:rsid w:val="003D53C4"/>
    <w:rsid w:val="003D53C9"/>
    <w:rsid w:val="003D5606"/>
    <w:rsid w:val="003D588B"/>
    <w:rsid w:val="003D5892"/>
    <w:rsid w:val="003D59E7"/>
    <w:rsid w:val="003D5B07"/>
    <w:rsid w:val="003D5BB0"/>
    <w:rsid w:val="003D5CF4"/>
    <w:rsid w:val="003D5DF2"/>
    <w:rsid w:val="003D62E4"/>
    <w:rsid w:val="003D6657"/>
    <w:rsid w:val="003D6688"/>
    <w:rsid w:val="003D6781"/>
    <w:rsid w:val="003D67BE"/>
    <w:rsid w:val="003D6A53"/>
    <w:rsid w:val="003D6A89"/>
    <w:rsid w:val="003D6ADD"/>
    <w:rsid w:val="003D6AF5"/>
    <w:rsid w:val="003D6B79"/>
    <w:rsid w:val="003D6BC2"/>
    <w:rsid w:val="003D6D99"/>
    <w:rsid w:val="003D7119"/>
    <w:rsid w:val="003D7380"/>
    <w:rsid w:val="003D74EF"/>
    <w:rsid w:val="003D782F"/>
    <w:rsid w:val="003D7901"/>
    <w:rsid w:val="003D791F"/>
    <w:rsid w:val="003D795E"/>
    <w:rsid w:val="003D7B0E"/>
    <w:rsid w:val="003D7B3A"/>
    <w:rsid w:val="003D7C84"/>
    <w:rsid w:val="003E0241"/>
    <w:rsid w:val="003E0396"/>
    <w:rsid w:val="003E0675"/>
    <w:rsid w:val="003E0689"/>
    <w:rsid w:val="003E092F"/>
    <w:rsid w:val="003E0D72"/>
    <w:rsid w:val="003E0DA5"/>
    <w:rsid w:val="003E0E88"/>
    <w:rsid w:val="003E0F31"/>
    <w:rsid w:val="003E1000"/>
    <w:rsid w:val="003E1039"/>
    <w:rsid w:val="003E11F5"/>
    <w:rsid w:val="003E12AC"/>
    <w:rsid w:val="003E12EE"/>
    <w:rsid w:val="003E1354"/>
    <w:rsid w:val="003E1621"/>
    <w:rsid w:val="003E17E0"/>
    <w:rsid w:val="003E17F8"/>
    <w:rsid w:val="003E198A"/>
    <w:rsid w:val="003E1A60"/>
    <w:rsid w:val="003E1B6D"/>
    <w:rsid w:val="003E1D5F"/>
    <w:rsid w:val="003E1D83"/>
    <w:rsid w:val="003E1E38"/>
    <w:rsid w:val="003E1EA4"/>
    <w:rsid w:val="003E204A"/>
    <w:rsid w:val="003E2363"/>
    <w:rsid w:val="003E239B"/>
    <w:rsid w:val="003E2526"/>
    <w:rsid w:val="003E27BA"/>
    <w:rsid w:val="003E283B"/>
    <w:rsid w:val="003E2973"/>
    <w:rsid w:val="003E3084"/>
    <w:rsid w:val="003E30FD"/>
    <w:rsid w:val="003E31CD"/>
    <w:rsid w:val="003E3282"/>
    <w:rsid w:val="003E3343"/>
    <w:rsid w:val="003E34B6"/>
    <w:rsid w:val="003E3670"/>
    <w:rsid w:val="003E396B"/>
    <w:rsid w:val="003E3A41"/>
    <w:rsid w:val="003E3C96"/>
    <w:rsid w:val="003E3DB5"/>
    <w:rsid w:val="003E3EBA"/>
    <w:rsid w:val="003E4082"/>
    <w:rsid w:val="003E40C2"/>
    <w:rsid w:val="003E415A"/>
    <w:rsid w:val="003E434A"/>
    <w:rsid w:val="003E43B2"/>
    <w:rsid w:val="003E442D"/>
    <w:rsid w:val="003E44E6"/>
    <w:rsid w:val="003E463B"/>
    <w:rsid w:val="003E46EC"/>
    <w:rsid w:val="003E4A7F"/>
    <w:rsid w:val="003E4ABF"/>
    <w:rsid w:val="003E4B5E"/>
    <w:rsid w:val="003E4E8A"/>
    <w:rsid w:val="003E5063"/>
    <w:rsid w:val="003E50C2"/>
    <w:rsid w:val="003E5186"/>
    <w:rsid w:val="003E51A9"/>
    <w:rsid w:val="003E52B5"/>
    <w:rsid w:val="003E5435"/>
    <w:rsid w:val="003E5523"/>
    <w:rsid w:val="003E55D5"/>
    <w:rsid w:val="003E58B4"/>
    <w:rsid w:val="003E5938"/>
    <w:rsid w:val="003E593B"/>
    <w:rsid w:val="003E59CF"/>
    <w:rsid w:val="003E5D84"/>
    <w:rsid w:val="003E5E21"/>
    <w:rsid w:val="003E5F2F"/>
    <w:rsid w:val="003E603C"/>
    <w:rsid w:val="003E60AD"/>
    <w:rsid w:val="003E61A1"/>
    <w:rsid w:val="003E625C"/>
    <w:rsid w:val="003E63B8"/>
    <w:rsid w:val="003E63C4"/>
    <w:rsid w:val="003E64C1"/>
    <w:rsid w:val="003E6576"/>
    <w:rsid w:val="003E670C"/>
    <w:rsid w:val="003E681B"/>
    <w:rsid w:val="003E6845"/>
    <w:rsid w:val="003E69EB"/>
    <w:rsid w:val="003E6AF6"/>
    <w:rsid w:val="003E6C4E"/>
    <w:rsid w:val="003E6D5B"/>
    <w:rsid w:val="003E6FEB"/>
    <w:rsid w:val="003E7018"/>
    <w:rsid w:val="003E7568"/>
    <w:rsid w:val="003E7739"/>
    <w:rsid w:val="003E7911"/>
    <w:rsid w:val="003E79A6"/>
    <w:rsid w:val="003E7DB7"/>
    <w:rsid w:val="003E7E07"/>
    <w:rsid w:val="003E7EB5"/>
    <w:rsid w:val="003E7F20"/>
    <w:rsid w:val="003E7FD0"/>
    <w:rsid w:val="003F033E"/>
    <w:rsid w:val="003F0431"/>
    <w:rsid w:val="003F0459"/>
    <w:rsid w:val="003F0509"/>
    <w:rsid w:val="003F0542"/>
    <w:rsid w:val="003F0A58"/>
    <w:rsid w:val="003F0C00"/>
    <w:rsid w:val="003F0C91"/>
    <w:rsid w:val="003F0E8F"/>
    <w:rsid w:val="003F0EE6"/>
    <w:rsid w:val="003F0F30"/>
    <w:rsid w:val="003F0F79"/>
    <w:rsid w:val="003F1094"/>
    <w:rsid w:val="003F10C5"/>
    <w:rsid w:val="003F10F5"/>
    <w:rsid w:val="003F11F1"/>
    <w:rsid w:val="003F1318"/>
    <w:rsid w:val="003F142B"/>
    <w:rsid w:val="003F15E9"/>
    <w:rsid w:val="003F1A97"/>
    <w:rsid w:val="003F1E9C"/>
    <w:rsid w:val="003F1EB3"/>
    <w:rsid w:val="003F21A1"/>
    <w:rsid w:val="003F2364"/>
    <w:rsid w:val="003F251F"/>
    <w:rsid w:val="003F25D9"/>
    <w:rsid w:val="003F2724"/>
    <w:rsid w:val="003F2786"/>
    <w:rsid w:val="003F27B0"/>
    <w:rsid w:val="003F2851"/>
    <w:rsid w:val="003F28F4"/>
    <w:rsid w:val="003F2945"/>
    <w:rsid w:val="003F2955"/>
    <w:rsid w:val="003F2A92"/>
    <w:rsid w:val="003F2AFC"/>
    <w:rsid w:val="003F2C03"/>
    <w:rsid w:val="003F2DBD"/>
    <w:rsid w:val="003F2E4F"/>
    <w:rsid w:val="003F2E5C"/>
    <w:rsid w:val="003F3195"/>
    <w:rsid w:val="003F320D"/>
    <w:rsid w:val="003F3235"/>
    <w:rsid w:val="003F326B"/>
    <w:rsid w:val="003F327A"/>
    <w:rsid w:val="003F32F0"/>
    <w:rsid w:val="003F3382"/>
    <w:rsid w:val="003F3828"/>
    <w:rsid w:val="003F38EE"/>
    <w:rsid w:val="003F3A86"/>
    <w:rsid w:val="003F3AEE"/>
    <w:rsid w:val="003F3BA3"/>
    <w:rsid w:val="003F3C5A"/>
    <w:rsid w:val="003F3E66"/>
    <w:rsid w:val="003F3EC8"/>
    <w:rsid w:val="003F4003"/>
    <w:rsid w:val="003F4134"/>
    <w:rsid w:val="003F4215"/>
    <w:rsid w:val="003F42B2"/>
    <w:rsid w:val="003F4421"/>
    <w:rsid w:val="003F450C"/>
    <w:rsid w:val="003F4558"/>
    <w:rsid w:val="003F4569"/>
    <w:rsid w:val="003F47F4"/>
    <w:rsid w:val="003F4ACB"/>
    <w:rsid w:val="003F4AD8"/>
    <w:rsid w:val="003F4F61"/>
    <w:rsid w:val="003F501B"/>
    <w:rsid w:val="003F5052"/>
    <w:rsid w:val="003F5281"/>
    <w:rsid w:val="003F53EB"/>
    <w:rsid w:val="003F53FA"/>
    <w:rsid w:val="003F542C"/>
    <w:rsid w:val="003F54A5"/>
    <w:rsid w:val="003F55E1"/>
    <w:rsid w:val="003F561E"/>
    <w:rsid w:val="003F5786"/>
    <w:rsid w:val="003F57BA"/>
    <w:rsid w:val="003F57CB"/>
    <w:rsid w:val="003F585E"/>
    <w:rsid w:val="003F5AB7"/>
    <w:rsid w:val="003F5C0E"/>
    <w:rsid w:val="003F5CAC"/>
    <w:rsid w:val="003F5D2E"/>
    <w:rsid w:val="003F5D5B"/>
    <w:rsid w:val="003F5E8E"/>
    <w:rsid w:val="003F5F19"/>
    <w:rsid w:val="003F5F41"/>
    <w:rsid w:val="003F5F7D"/>
    <w:rsid w:val="003F601C"/>
    <w:rsid w:val="003F6033"/>
    <w:rsid w:val="003F615B"/>
    <w:rsid w:val="003F626F"/>
    <w:rsid w:val="003F63A5"/>
    <w:rsid w:val="003F63A7"/>
    <w:rsid w:val="003F64B8"/>
    <w:rsid w:val="003F65A0"/>
    <w:rsid w:val="003F66EE"/>
    <w:rsid w:val="003F678A"/>
    <w:rsid w:val="003F67D5"/>
    <w:rsid w:val="003F6ADF"/>
    <w:rsid w:val="003F6C67"/>
    <w:rsid w:val="003F6FA5"/>
    <w:rsid w:val="003F6FF6"/>
    <w:rsid w:val="003F709A"/>
    <w:rsid w:val="003F718A"/>
    <w:rsid w:val="003F722B"/>
    <w:rsid w:val="003F72A3"/>
    <w:rsid w:val="003F7378"/>
    <w:rsid w:val="003F74E3"/>
    <w:rsid w:val="003F74E7"/>
    <w:rsid w:val="003F766D"/>
    <w:rsid w:val="003F78DC"/>
    <w:rsid w:val="003F7997"/>
    <w:rsid w:val="003F7998"/>
    <w:rsid w:val="003F7AC5"/>
    <w:rsid w:val="003F7B13"/>
    <w:rsid w:val="0040005E"/>
    <w:rsid w:val="0040026E"/>
    <w:rsid w:val="00400417"/>
    <w:rsid w:val="0040062F"/>
    <w:rsid w:val="00400B41"/>
    <w:rsid w:val="00400CBC"/>
    <w:rsid w:val="00400D5A"/>
    <w:rsid w:val="00400E88"/>
    <w:rsid w:val="00400E8D"/>
    <w:rsid w:val="00400F2B"/>
    <w:rsid w:val="00401179"/>
    <w:rsid w:val="004016D3"/>
    <w:rsid w:val="00401A18"/>
    <w:rsid w:val="00401B34"/>
    <w:rsid w:val="00401DF5"/>
    <w:rsid w:val="00401ED9"/>
    <w:rsid w:val="0040204C"/>
    <w:rsid w:val="00402056"/>
    <w:rsid w:val="004021AC"/>
    <w:rsid w:val="004021E4"/>
    <w:rsid w:val="004023BE"/>
    <w:rsid w:val="00402686"/>
    <w:rsid w:val="004026BB"/>
    <w:rsid w:val="004027E5"/>
    <w:rsid w:val="004028F3"/>
    <w:rsid w:val="00402B1A"/>
    <w:rsid w:val="00402B51"/>
    <w:rsid w:val="00402DB4"/>
    <w:rsid w:val="00402E11"/>
    <w:rsid w:val="00402EC3"/>
    <w:rsid w:val="004032DA"/>
    <w:rsid w:val="0040332C"/>
    <w:rsid w:val="0040371B"/>
    <w:rsid w:val="00403A75"/>
    <w:rsid w:val="00403A82"/>
    <w:rsid w:val="00403B44"/>
    <w:rsid w:val="00403B79"/>
    <w:rsid w:val="00403C71"/>
    <w:rsid w:val="00403E41"/>
    <w:rsid w:val="00403E5B"/>
    <w:rsid w:val="00403F16"/>
    <w:rsid w:val="004041B2"/>
    <w:rsid w:val="00404333"/>
    <w:rsid w:val="0040455C"/>
    <w:rsid w:val="00404658"/>
    <w:rsid w:val="00404663"/>
    <w:rsid w:val="004047B9"/>
    <w:rsid w:val="00404838"/>
    <w:rsid w:val="004048E0"/>
    <w:rsid w:val="00404AC1"/>
    <w:rsid w:val="00404AE5"/>
    <w:rsid w:val="00404B0F"/>
    <w:rsid w:val="00404BEC"/>
    <w:rsid w:val="00404CCF"/>
    <w:rsid w:val="00404F84"/>
    <w:rsid w:val="00405150"/>
    <w:rsid w:val="0040516E"/>
    <w:rsid w:val="004052A5"/>
    <w:rsid w:val="004053EF"/>
    <w:rsid w:val="004057DF"/>
    <w:rsid w:val="00405AFF"/>
    <w:rsid w:val="00405B30"/>
    <w:rsid w:val="00405B82"/>
    <w:rsid w:val="00405C94"/>
    <w:rsid w:val="00405E3D"/>
    <w:rsid w:val="004061A0"/>
    <w:rsid w:val="0040635A"/>
    <w:rsid w:val="00406855"/>
    <w:rsid w:val="00406A44"/>
    <w:rsid w:val="00406A7C"/>
    <w:rsid w:val="00406AC4"/>
    <w:rsid w:val="00406B10"/>
    <w:rsid w:val="00406C5A"/>
    <w:rsid w:val="00407052"/>
    <w:rsid w:val="004070B6"/>
    <w:rsid w:val="004071A5"/>
    <w:rsid w:val="004072B3"/>
    <w:rsid w:val="004078D3"/>
    <w:rsid w:val="00407B48"/>
    <w:rsid w:val="00407B4D"/>
    <w:rsid w:val="00407C6E"/>
    <w:rsid w:val="00407CE6"/>
    <w:rsid w:val="00410059"/>
    <w:rsid w:val="004100A8"/>
    <w:rsid w:val="004100B8"/>
    <w:rsid w:val="004102FF"/>
    <w:rsid w:val="00410402"/>
    <w:rsid w:val="004106A5"/>
    <w:rsid w:val="004108A7"/>
    <w:rsid w:val="00410B97"/>
    <w:rsid w:val="00410C22"/>
    <w:rsid w:val="00410CB6"/>
    <w:rsid w:val="00410D50"/>
    <w:rsid w:val="00410DD6"/>
    <w:rsid w:val="00410F25"/>
    <w:rsid w:val="0041103A"/>
    <w:rsid w:val="0041144F"/>
    <w:rsid w:val="004114F6"/>
    <w:rsid w:val="004116DF"/>
    <w:rsid w:val="0041187D"/>
    <w:rsid w:val="00411AEE"/>
    <w:rsid w:val="00411C5B"/>
    <w:rsid w:val="00411C7B"/>
    <w:rsid w:val="00411E6B"/>
    <w:rsid w:val="00411EE0"/>
    <w:rsid w:val="0041204C"/>
    <w:rsid w:val="00412339"/>
    <w:rsid w:val="00412505"/>
    <w:rsid w:val="00412568"/>
    <w:rsid w:val="0041257F"/>
    <w:rsid w:val="004125A5"/>
    <w:rsid w:val="00412662"/>
    <w:rsid w:val="0041282C"/>
    <w:rsid w:val="00412874"/>
    <w:rsid w:val="00412A6F"/>
    <w:rsid w:val="00412C25"/>
    <w:rsid w:val="00412D3B"/>
    <w:rsid w:val="00412D44"/>
    <w:rsid w:val="00412D63"/>
    <w:rsid w:val="00412D78"/>
    <w:rsid w:val="00412E06"/>
    <w:rsid w:val="00412E85"/>
    <w:rsid w:val="00412F36"/>
    <w:rsid w:val="00413085"/>
    <w:rsid w:val="004132FD"/>
    <w:rsid w:val="0041335B"/>
    <w:rsid w:val="0041373B"/>
    <w:rsid w:val="00413984"/>
    <w:rsid w:val="00413A1B"/>
    <w:rsid w:val="00413BCD"/>
    <w:rsid w:val="00413D01"/>
    <w:rsid w:val="00413EB8"/>
    <w:rsid w:val="00414034"/>
    <w:rsid w:val="0041406D"/>
    <w:rsid w:val="004141E0"/>
    <w:rsid w:val="00414527"/>
    <w:rsid w:val="00414539"/>
    <w:rsid w:val="004147E6"/>
    <w:rsid w:val="004148E4"/>
    <w:rsid w:val="00414A51"/>
    <w:rsid w:val="00414D66"/>
    <w:rsid w:val="00415056"/>
    <w:rsid w:val="004150EA"/>
    <w:rsid w:val="004152AE"/>
    <w:rsid w:val="00415318"/>
    <w:rsid w:val="0041532F"/>
    <w:rsid w:val="00415532"/>
    <w:rsid w:val="00415573"/>
    <w:rsid w:val="004156FF"/>
    <w:rsid w:val="00415716"/>
    <w:rsid w:val="0041578A"/>
    <w:rsid w:val="00415829"/>
    <w:rsid w:val="00415990"/>
    <w:rsid w:val="004159F6"/>
    <w:rsid w:val="00415ACB"/>
    <w:rsid w:val="00415BDB"/>
    <w:rsid w:val="00415C1C"/>
    <w:rsid w:val="00415EB6"/>
    <w:rsid w:val="004160BA"/>
    <w:rsid w:val="00416238"/>
    <w:rsid w:val="004166BD"/>
    <w:rsid w:val="00416842"/>
    <w:rsid w:val="004168F7"/>
    <w:rsid w:val="004169E2"/>
    <w:rsid w:val="00416BD2"/>
    <w:rsid w:val="00416E48"/>
    <w:rsid w:val="00416EEA"/>
    <w:rsid w:val="00416F76"/>
    <w:rsid w:val="0041742A"/>
    <w:rsid w:val="0041743C"/>
    <w:rsid w:val="004175DE"/>
    <w:rsid w:val="00417630"/>
    <w:rsid w:val="004179CA"/>
    <w:rsid w:val="00417E77"/>
    <w:rsid w:val="004200B9"/>
    <w:rsid w:val="004201DC"/>
    <w:rsid w:val="004207AA"/>
    <w:rsid w:val="00420AC0"/>
    <w:rsid w:val="00420BA6"/>
    <w:rsid w:val="00420BCA"/>
    <w:rsid w:val="00420BE4"/>
    <w:rsid w:val="004210AC"/>
    <w:rsid w:val="004211EF"/>
    <w:rsid w:val="004215F9"/>
    <w:rsid w:val="00421799"/>
    <w:rsid w:val="004217C6"/>
    <w:rsid w:val="00421928"/>
    <w:rsid w:val="004219DE"/>
    <w:rsid w:val="00421B35"/>
    <w:rsid w:val="00421C98"/>
    <w:rsid w:val="00421D51"/>
    <w:rsid w:val="00421E7A"/>
    <w:rsid w:val="00421E8F"/>
    <w:rsid w:val="00421F63"/>
    <w:rsid w:val="00421FC7"/>
    <w:rsid w:val="0042219B"/>
    <w:rsid w:val="00422345"/>
    <w:rsid w:val="00422421"/>
    <w:rsid w:val="00422A81"/>
    <w:rsid w:val="00422A94"/>
    <w:rsid w:val="00422AAB"/>
    <w:rsid w:val="00422B8B"/>
    <w:rsid w:val="00422B91"/>
    <w:rsid w:val="00422BE7"/>
    <w:rsid w:val="00422C48"/>
    <w:rsid w:val="00422D21"/>
    <w:rsid w:val="00422D35"/>
    <w:rsid w:val="00422E3D"/>
    <w:rsid w:val="00422E50"/>
    <w:rsid w:val="00422FD9"/>
    <w:rsid w:val="00422FDC"/>
    <w:rsid w:val="00423072"/>
    <w:rsid w:val="0042332D"/>
    <w:rsid w:val="0042346D"/>
    <w:rsid w:val="00423616"/>
    <w:rsid w:val="0042392E"/>
    <w:rsid w:val="004239F5"/>
    <w:rsid w:val="00423B96"/>
    <w:rsid w:val="00423D5F"/>
    <w:rsid w:val="00423DE6"/>
    <w:rsid w:val="00423F08"/>
    <w:rsid w:val="00424000"/>
    <w:rsid w:val="0042413F"/>
    <w:rsid w:val="00424238"/>
    <w:rsid w:val="0042438F"/>
    <w:rsid w:val="0042445F"/>
    <w:rsid w:val="004249DE"/>
    <w:rsid w:val="00424BEC"/>
    <w:rsid w:val="00424F5E"/>
    <w:rsid w:val="004250D4"/>
    <w:rsid w:val="004250F1"/>
    <w:rsid w:val="0042525B"/>
    <w:rsid w:val="00425420"/>
    <w:rsid w:val="00425424"/>
    <w:rsid w:val="004256D2"/>
    <w:rsid w:val="0042588B"/>
    <w:rsid w:val="00425A2E"/>
    <w:rsid w:val="00425ABE"/>
    <w:rsid w:val="00425BE7"/>
    <w:rsid w:val="00425D01"/>
    <w:rsid w:val="00425D7C"/>
    <w:rsid w:val="00425EE1"/>
    <w:rsid w:val="00425EF2"/>
    <w:rsid w:val="0042625D"/>
    <w:rsid w:val="00426387"/>
    <w:rsid w:val="0042645B"/>
    <w:rsid w:val="00426460"/>
    <w:rsid w:val="004266C1"/>
    <w:rsid w:val="00426731"/>
    <w:rsid w:val="00426961"/>
    <w:rsid w:val="00426C85"/>
    <w:rsid w:val="00426F17"/>
    <w:rsid w:val="00426F1D"/>
    <w:rsid w:val="00427132"/>
    <w:rsid w:val="00427193"/>
    <w:rsid w:val="00427291"/>
    <w:rsid w:val="004272F7"/>
    <w:rsid w:val="0042746F"/>
    <w:rsid w:val="00427806"/>
    <w:rsid w:val="00427812"/>
    <w:rsid w:val="0042791E"/>
    <w:rsid w:val="00427B3A"/>
    <w:rsid w:val="00430001"/>
    <w:rsid w:val="00430092"/>
    <w:rsid w:val="004300D0"/>
    <w:rsid w:val="00430249"/>
    <w:rsid w:val="0043036D"/>
    <w:rsid w:val="004305D7"/>
    <w:rsid w:val="0043073E"/>
    <w:rsid w:val="004308EF"/>
    <w:rsid w:val="00430B4C"/>
    <w:rsid w:val="00430BD7"/>
    <w:rsid w:val="00430C9C"/>
    <w:rsid w:val="00430D12"/>
    <w:rsid w:val="00430DCD"/>
    <w:rsid w:val="00430DD6"/>
    <w:rsid w:val="00430F65"/>
    <w:rsid w:val="00430FC7"/>
    <w:rsid w:val="004310B0"/>
    <w:rsid w:val="004310EB"/>
    <w:rsid w:val="00431124"/>
    <w:rsid w:val="004317FF"/>
    <w:rsid w:val="00431911"/>
    <w:rsid w:val="00431AA8"/>
    <w:rsid w:val="00431C03"/>
    <w:rsid w:val="00431E2A"/>
    <w:rsid w:val="0043234E"/>
    <w:rsid w:val="004324BB"/>
    <w:rsid w:val="004324F0"/>
    <w:rsid w:val="00432750"/>
    <w:rsid w:val="00432BC8"/>
    <w:rsid w:val="00432BE4"/>
    <w:rsid w:val="00432CB9"/>
    <w:rsid w:val="00432DFF"/>
    <w:rsid w:val="00433467"/>
    <w:rsid w:val="0043360E"/>
    <w:rsid w:val="004336A1"/>
    <w:rsid w:val="0043398B"/>
    <w:rsid w:val="00433B08"/>
    <w:rsid w:val="00433CDB"/>
    <w:rsid w:val="00433F1C"/>
    <w:rsid w:val="0043409B"/>
    <w:rsid w:val="00434192"/>
    <w:rsid w:val="0043432F"/>
    <w:rsid w:val="0043441A"/>
    <w:rsid w:val="00434450"/>
    <w:rsid w:val="00434591"/>
    <w:rsid w:val="0043459A"/>
    <w:rsid w:val="004346C3"/>
    <w:rsid w:val="00434DF7"/>
    <w:rsid w:val="00434E0E"/>
    <w:rsid w:val="00434FB3"/>
    <w:rsid w:val="00435590"/>
    <w:rsid w:val="004355EF"/>
    <w:rsid w:val="004357FB"/>
    <w:rsid w:val="00435985"/>
    <w:rsid w:val="00435986"/>
    <w:rsid w:val="00435C5B"/>
    <w:rsid w:val="0043604F"/>
    <w:rsid w:val="00436102"/>
    <w:rsid w:val="00436194"/>
    <w:rsid w:val="004361B0"/>
    <w:rsid w:val="0043620F"/>
    <w:rsid w:val="00436261"/>
    <w:rsid w:val="00436391"/>
    <w:rsid w:val="0043644B"/>
    <w:rsid w:val="004365BA"/>
    <w:rsid w:val="00436837"/>
    <w:rsid w:val="00436933"/>
    <w:rsid w:val="00436955"/>
    <w:rsid w:val="00436A71"/>
    <w:rsid w:val="00436B94"/>
    <w:rsid w:val="00436BD0"/>
    <w:rsid w:val="00436DAA"/>
    <w:rsid w:val="00436F84"/>
    <w:rsid w:val="004372F8"/>
    <w:rsid w:val="00437436"/>
    <w:rsid w:val="004375A3"/>
    <w:rsid w:val="004375E0"/>
    <w:rsid w:val="004375F6"/>
    <w:rsid w:val="00437767"/>
    <w:rsid w:val="00437852"/>
    <w:rsid w:val="0043785B"/>
    <w:rsid w:val="0043796E"/>
    <w:rsid w:val="00437C2D"/>
    <w:rsid w:val="00437EBB"/>
    <w:rsid w:val="0044002D"/>
    <w:rsid w:val="00440443"/>
    <w:rsid w:val="00440592"/>
    <w:rsid w:val="004405F4"/>
    <w:rsid w:val="00440681"/>
    <w:rsid w:val="0044082B"/>
    <w:rsid w:val="004409C2"/>
    <w:rsid w:val="00440F6B"/>
    <w:rsid w:val="00441024"/>
    <w:rsid w:val="0044137E"/>
    <w:rsid w:val="00441405"/>
    <w:rsid w:val="004414E2"/>
    <w:rsid w:val="004415D6"/>
    <w:rsid w:val="0044192A"/>
    <w:rsid w:val="00441E1F"/>
    <w:rsid w:val="00442058"/>
    <w:rsid w:val="004422F6"/>
    <w:rsid w:val="00442315"/>
    <w:rsid w:val="00442755"/>
    <w:rsid w:val="00442D8B"/>
    <w:rsid w:val="00442D96"/>
    <w:rsid w:val="0044327A"/>
    <w:rsid w:val="004432AF"/>
    <w:rsid w:val="00443384"/>
    <w:rsid w:val="00443600"/>
    <w:rsid w:val="00443668"/>
    <w:rsid w:val="004436AA"/>
    <w:rsid w:val="004436D2"/>
    <w:rsid w:val="004436E4"/>
    <w:rsid w:val="0044381D"/>
    <w:rsid w:val="0044388E"/>
    <w:rsid w:val="00443957"/>
    <w:rsid w:val="0044396E"/>
    <w:rsid w:val="00443A2F"/>
    <w:rsid w:val="00443B9C"/>
    <w:rsid w:val="00443D0B"/>
    <w:rsid w:val="00443DF8"/>
    <w:rsid w:val="00443FC7"/>
    <w:rsid w:val="004440BA"/>
    <w:rsid w:val="004441E2"/>
    <w:rsid w:val="00444233"/>
    <w:rsid w:val="004443F0"/>
    <w:rsid w:val="004444C1"/>
    <w:rsid w:val="004444DB"/>
    <w:rsid w:val="00444536"/>
    <w:rsid w:val="004445C8"/>
    <w:rsid w:val="00444632"/>
    <w:rsid w:val="004447B9"/>
    <w:rsid w:val="004447EC"/>
    <w:rsid w:val="0044488B"/>
    <w:rsid w:val="00444D1D"/>
    <w:rsid w:val="00444D2A"/>
    <w:rsid w:val="0044506B"/>
    <w:rsid w:val="00445202"/>
    <w:rsid w:val="00445359"/>
    <w:rsid w:val="00445375"/>
    <w:rsid w:val="00445417"/>
    <w:rsid w:val="004454C5"/>
    <w:rsid w:val="00445642"/>
    <w:rsid w:val="00445704"/>
    <w:rsid w:val="00445AD4"/>
    <w:rsid w:val="00445AF5"/>
    <w:rsid w:val="0044602C"/>
    <w:rsid w:val="00446122"/>
    <w:rsid w:val="0044620F"/>
    <w:rsid w:val="00446962"/>
    <w:rsid w:val="00446C7F"/>
    <w:rsid w:val="00446CAD"/>
    <w:rsid w:val="00446DAD"/>
    <w:rsid w:val="00446E18"/>
    <w:rsid w:val="00446EDD"/>
    <w:rsid w:val="0044702B"/>
    <w:rsid w:val="00447186"/>
    <w:rsid w:val="004471E3"/>
    <w:rsid w:val="00447585"/>
    <w:rsid w:val="00447780"/>
    <w:rsid w:val="004478D5"/>
    <w:rsid w:val="00447B4A"/>
    <w:rsid w:val="00447C49"/>
    <w:rsid w:val="00447C96"/>
    <w:rsid w:val="004500EB"/>
    <w:rsid w:val="004501B5"/>
    <w:rsid w:val="004502AF"/>
    <w:rsid w:val="004502C6"/>
    <w:rsid w:val="004503A8"/>
    <w:rsid w:val="0045080E"/>
    <w:rsid w:val="00450A89"/>
    <w:rsid w:val="00450FCD"/>
    <w:rsid w:val="0045119D"/>
    <w:rsid w:val="0045130A"/>
    <w:rsid w:val="00451496"/>
    <w:rsid w:val="004514C8"/>
    <w:rsid w:val="0045150E"/>
    <w:rsid w:val="00451733"/>
    <w:rsid w:val="00451866"/>
    <w:rsid w:val="0045192A"/>
    <w:rsid w:val="00451A05"/>
    <w:rsid w:val="00451D23"/>
    <w:rsid w:val="00451D41"/>
    <w:rsid w:val="00451FE8"/>
    <w:rsid w:val="00451FEE"/>
    <w:rsid w:val="004520A5"/>
    <w:rsid w:val="00452423"/>
    <w:rsid w:val="004525C3"/>
    <w:rsid w:val="00452628"/>
    <w:rsid w:val="0045269D"/>
    <w:rsid w:val="004526AD"/>
    <w:rsid w:val="004528C5"/>
    <w:rsid w:val="00452B22"/>
    <w:rsid w:val="00452BF9"/>
    <w:rsid w:val="00452CF3"/>
    <w:rsid w:val="00452D71"/>
    <w:rsid w:val="00452E10"/>
    <w:rsid w:val="004531AC"/>
    <w:rsid w:val="004534C3"/>
    <w:rsid w:val="004534EF"/>
    <w:rsid w:val="0045355A"/>
    <w:rsid w:val="004535B2"/>
    <w:rsid w:val="00453929"/>
    <w:rsid w:val="0045393D"/>
    <w:rsid w:val="004539A2"/>
    <w:rsid w:val="00453B9E"/>
    <w:rsid w:val="00453CF5"/>
    <w:rsid w:val="00453EA4"/>
    <w:rsid w:val="00453EF0"/>
    <w:rsid w:val="00453F13"/>
    <w:rsid w:val="00453F5F"/>
    <w:rsid w:val="004540A0"/>
    <w:rsid w:val="00454138"/>
    <w:rsid w:val="0045417B"/>
    <w:rsid w:val="004541FD"/>
    <w:rsid w:val="0045432D"/>
    <w:rsid w:val="004546E8"/>
    <w:rsid w:val="00454D23"/>
    <w:rsid w:val="00454DB4"/>
    <w:rsid w:val="00454FF6"/>
    <w:rsid w:val="00454FF8"/>
    <w:rsid w:val="004550A9"/>
    <w:rsid w:val="00455188"/>
    <w:rsid w:val="00455254"/>
    <w:rsid w:val="004552F4"/>
    <w:rsid w:val="004553F2"/>
    <w:rsid w:val="0045565A"/>
    <w:rsid w:val="004556F0"/>
    <w:rsid w:val="0045572F"/>
    <w:rsid w:val="00455809"/>
    <w:rsid w:val="004559A1"/>
    <w:rsid w:val="00455B43"/>
    <w:rsid w:val="00455EA3"/>
    <w:rsid w:val="0045627C"/>
    <w:rsid w:val="00456390"/>
    <w:rsid w:val="00456720"/>
    <w:rsid w:val="00456762"/>
    <w:rsid w:val="004567BF"/>
    <w:rsid w:val="00456840"/>
    <w:rsid w:val="00456C21"/>
    <w:rsid w:val="00456E4A"/>
    <w:rsid w:val="00456F39"/>
    <w:rsid w:val="004572E4"/>
    <w:rsid w:val="00457485"/>
    <w:rsid w:val="0045791F"/>
    <w:rsid w:val="00457A1B"/>
    <w:rsid w:val="00457A31"/>
    <w:rsid w:val="00457CF2"/>
    <w:rsid w:val="00457CFA"/>
    <w:rsid w:val="00457DED"/>
    <w:rsid w:val="00457E36"/>
    <w:rsid w:val="00460028"/>
    <w:rsid w:val="0046016E"/>
    <w:rsid w:val="00460235"/>
    <w:rsid w:val="00460339"/>
    <w:rsid w:val="004603E4"/>
    <w:rsid w:val="0046050B"/>
    <w:rsid w:val="00460829"/>
    <w:rsid w:val="00460BE2"/>
    <w:rsid w:val="00460E74"/>
    <w:rsid w:val="00460F21"/>
    <w:rsid w:val="00460F52"/>
    <w:rsid w:val="00460F9F"/>
    <w:rsid w:val="004610BF"/>
    <w:rsid w:val="0046115E"/>
    <w:rsid w:val="004611CF"/>
    <w:rsid w:val="00461257"/>
    <w:rsid w:val="004613E7"/>
    <w:rsid w:val="004614C9"/>
    <w:rsid w:val="00461567"/>
    <w:rsid w:val="00461627"/>
    <w:rsid w:val="00461673"/>
    <w:rsid w:val="004616FD"/>
    <w:rsid w:val="00461707"/>
    <w:rsid w:val="004617AB"/>
    <w:rsid w:val="00461990"/>
    <w:rsid w:val="004619E9"/>
    <w:rsid w:val="00461A28"/>
    <w:rsid w:val="00461AE9"/>
    <w:rsid w:val="00461D76"/>
    <w:rsid w:val="004621CD"/>
    <w:rsid w:val="00462240"/>
    <w:rsid w:val="0046233C"/>
    <w:rsid w:val="004624A1"/>
    <w:rsid w:val="0046263A"/>
    <w:rsid w:val="004626FF"/>
    <w:rsid w:val="00462968"/>
    <w:rsid w:val="00462985"/>
    <w:rsid w:val="004629C7"/>
    <w:rsid w:val="00462A4A"/>
    <w:rsid w:val="00462BDC"/>
    <w:rsid w:val="00462C24"/>
    <w:rsid w:val="00462CEC"/>
    <w:rsid w:val="00462D82"/>
    <w:rsid w:val="00462E9E"/>
    <w:rsid w:val="00462EB0"/>
    <w:rsid w:val="00463221"/>
    <w:rsid w:val="0046326F"/>
    <w:rsid w:val="00463471"/>
    <w:rsid w:val="0046358D"/>
    <w:rsid w:val="00463592"/>
    <w:rsid w:val="0046378A"/>
    <w:rsid w:val="0046379A"/>
    <w:rsid w:val="004638DE"/>
    <w:rsid w:val="004640AC"/>
    <w:rsid w:val="00464193"/>
    <w:rsid w:val="004643ED"/>
    <w:rsid w:val="004643F2"/>
    <w:rsid w:val="0046452F"/>
    <w:rsid w:val="00464760"/>
    <w:rsid w:val="00464A18"/>
    <w:rsid w:val="00464D03"/>
    <w:rsid w:val="00464D71"/>
    <w:rsid w:val="00464D89"/>
    <w:rsid w:val="00464DB5"/>
    <w:rsid w:val="00464DC3"/>
    <w:rsid w:val="00464F6C"/>
    <w:rsid w:val="00465106"/>
    <w:rsid w:val="00465178"/>
    <w:rsid w:val="0046518A"/>
    <w:rsid w:val="004654FA"/>
    <w:rsid w:val="004655F7"/>
    <w:rsid w:val="0046567F"/>
    <w:rsid w:val="004656C2"/>
    <w:rsid w:val="004657F7"/>
    <w:rsid w:val="0046584B"/>
    <w:rsid w:val="0046586F"/>
    <w:rsid w:val="00465D10"/>
    <w:rsid w:val="00465FA4"/>
    <w:rsid w:val="00465FE8"/>
    <w:rsid w:val="004661CA"/>
    <w:rsid w:val="00466227"/>
    <w:rsid w:val="004662CA"/>
    <w:rsid w:val="00466444"/>
    <w:rsid w:val="004666EA"/>
    <w:rsid w:val="00466717"/>
    <w:rsid w:val="004667D5"/>
    <w:rsid w:val="004667E7"/>
    <w:rsid w:val="0046684F"/>
    <w:rsid w:val="00466CC6"/>
    <w:rsid w:val="00466DB1"/>
    <w:rsid w:val="00466F0A"/>
    <w:rsid w:val="00466F64"/>
    <w:rsid w:val="0046709B"/>
    <w:rsid w:val="0046722C"/>
    <w:rsid w:val="004672FC"/>
    <w:rsid w:val="00467524"/>
    <w:rsid w:val="004675B2"/>
    <w:rsid w:val="00467612"/>
    <w:rsid w:val="00467973"/>
    <w:rsid w:val="00467B5C"/>
    <w:rsid w:val="00467BAD"/>
    <w:rsid w:val="00467C30"/>
    <w:rsid w:val="00467C68"/>
    <w:rsid w:val="00467D50"/>
    <w:rsid w:val="00467D8D"/>
    <w:rsid w:val="00467F52"/>
    <w:rsid w:val="00467F88"/>
    <w:rsid w:val="00467FE2"/>
    <w:rsid w:val="004701AD"/>
    <w:rsid w:val="0047024F"/>
    <w:rsid w:val="00470281"/>
    <w:rsid w:val="004703DE"/>
    <w:rsid w:val="00470666"/>
    <w:rsid w:val="00470749"/>
    <w:rsid w:val="00470780"/>
    <w:rsid w:val="004707FB"/>
    <w:rsid w:val="00470922"/>
    <w:rsid w:val="004709BC"/>
    <w:rsid w:val="004709D9"/>
    <w:rsid w:val="00470A09"/>
    <w:rsid w:val="00470A7B"/>
    <w:rsid w:val="00470A91"/>
    <w:rsid w:val="00470BD7"/>
    <w:rsid w:val="00470BDF"/>
    <w:rsid w:val="00470DD7"/>
    <w:rsid w:val="00470E9D"/>
    <w:rsid w:val="0047113B"/>
    <w:rsid w:val="00471357"/>
    <w:rsid w:val="0047169F"/>
    <w:rsid w:val="004717BD"/>
    <w:rsid w:val="00471A02"/>
    <w:rsid w:val="00471BBC"/>
    <w:rsid w:val="00471C67"/>
    <w:rsid w:val="00471EF1"/>
    <w:rsid w:val="00471FE7"/>
    <w:rsid w:val="0047201E"/>
    <w:rsid w:val="004721B2"/>
    <w:rsid w:val="004724AD"/>
    <w:rsid w:val="00472727"/>
    <w:rsid w:val="0047272B"/>
    <w:rsid w:val="004728BB"/>
    <w:rsid w:val="0047290F"/>
    <w:rsid w:val="004729A4"/>
    <w:rsid w:val="004729F8"/>
    <w:rsid w:val="00472A4A"/>
    <w:rsid w:val="00472A9B"/>
    <w:rsid w:val="00472B25"/>
    <w:rsid w:val="00472B3C"/>
    <w:rsid w:val="00472C7A"/>
    <w:rsid w:val="00472D01"/>
    <w:rsid w:val="0047320F"/>
    <w:rsid w:val="004732C7"/>
    <w:rsid w:val="004733FC"/>
    <w:rsid w:val="00473422"/>
    <w:rsid w:val="00473470"/>
    <w:rsid w:val="00473784"/>
    <w:rsid w:val="00473830"/>
    <w:rsid w:val="00473A01"/>
    <w:rsid w:val="00473C1C"/>
    <w:rsid w:val="00473E7E"/>
    <w:rsid w:val="00473ED7"/>
    <w:rsid w:val="00473F9F"/>
    <w:rsid w:val="0047407F"/>
    <w:rsid w:val="00474088"/>
    <w:rsid w:val="004740DA"/>
    <w:rsid w:val="00474291"/>
    <w:rsid w:val="004743AB"/>
    <w:rsid w:val="00474684"/>
    <w:rsid w:val="00474996"/>
    <w:rsid w:val="00474AB3"/>
    <w:rsid w:val="00474AF4"/>
    <w:rsid w:val="00474BD2"/>
    <w:rsid w:val="00474C36"/>
    <w:rsid w:val="00474E04"/>
    <w:rsid w:val="0047502F"/>
    <w:rsid w:val="004752A1"/>
    <w:rsid w:val="004757B1"/>
    <w:rsid w:val="00475917"/>
    <w:rsid w:val="00475936"/>
    <w:rsid w:val="004759B9"/>
    <w:rsid w:val="00475A22"/>
    <w:rsid w:val="00475BF1"/>
    <w:rsid w:val="00475E7D"/>
    <w:rsid w:val="00475E7E"/>
    <w:rsid w:val="00476104"/>
    <w:rsid w:val="00476591"/>
    <w:rsid w:val="00476952"/>
    <w:rsid w:val="004769E3"/>
    <w:rsid w:val="00476B9A"/>
    <w:rsid w:val="00477016"/>
    <w:rsid w:val="0047703C"/>
    <w:rsid w:val="004771DA"/>
    <w:rsid w:val="00477221"/>
    <w:rsid w:val="004772E4"/>
    <w:rsid w:val="00477304"/>
    <w:rsid w:val="004773AE"/>
    <w:rsid w:val="00477498"/>
    <w:rsid w:val="0047761D"/>
    <w:rsid w:val="004777B1"/>
    <w:rsid w:val="004778B3"/>
    <w:rsid w:val="00477C67"/>
    <w:rsid w:val="00477E96"/>
    <w:rsid w:val="00477F48"/>
    <w:rsid w:val="0048011B"/>
    <w:rsid w:val="00480244"/>
    <w:rsid w:val="004803D0"/>
    <w:rsid w:val="00480440"/>
    <w:rsid w:val="00480828"/>
    <w:rsid w:val="00480868"/>
    <w:rsid w:val="0048099D"/>
    <w:rsid w:val="004809C8"/>
    <w:rsid w:val="00480AB1"/>
    <w:rsid w:val="00480ACD"/>
    <w:rsid w:val="00480B56"/>
    <w:rsid w:val="004812DE"/>
    <w:rsid w:val="004816A7"/>
    <w:rsid w:val="00481701"/>
    <w:rsid w:val="004817A3"/>
    <w:rsid w:val="004817A5"/>
    <w:rsid w:val="004818F2"/>
    <w:rsid w:val="00481918"/>
    <w:rsid w:val="004819EA"/>
    <w:rsid w:val="00481B55"/>
    <w:rsid w:val="00481CBE"/>
    <w:rsid w:val="00481DEC"/>
    <w:rsid w:val="00481FEC"/>
    <w:rsid w:val="00482139"/>
    <w:rsid w:val="0048215A"/>
    <w:rsid w:val="004821C3"/>
    <w:rsid w:val="00482331"/>
    <w:rsid w:val="00482336"/>
    <w:rsid w:val="00482356"/>
    <w:rsid w:val="00482361"/>
    <w:rsid w:val="004823D9"/>
    <w:rsid w:val="004823E1"/>
    <w:rsid w:val="004825A1"/>
    <w:rsid w:val="0048275C"/>
    <w:rsid w:val="004828CE"/>
    <w:rsid w:val="004829D8"/>
    <w:rsid w:val="00482B04"/>
    <w:rsid w:val="00482C55"/>
    <w:rsid w:val="00482EE4"/>
    <w:rsid w:val="00483165"/>
    <w:rsid w:val="004833FF"/>
    <w:rsid w:val="00483450"/>
    <w:rsid w:val="00483593"/>
    <w:rsid w:val="0048377D"/>
    <w:rsid w:val="004839AC"/>
    <w:rsid w:val="00483A44"/>
    <w:rsid w:val="00483BB4"/>
    <w:rsid w:val="00483D74"/>
    <w:rsid w:val="00483DF8"/>
    <w:rsid w:val="00483DFE"/>
    <w:rsid w:val="00483F25"/>
    <w:rsid w:val="00483FA7"/>
    <w:rsid w:val="0048404E"/>
    <w:rsid w:val="0048409C"/>
    <w:rsid w:val="0048420C"/>
    <w:rsid w:val="004842B0"/>
    <w:rsid w:val="004843DE"/>
    <w:rsid w:val="004845A7"/>
    <w:rsid w:val="0048461A"/>
    <w:rsid w:val="00484645"/>
    <w:rsid w:val="004847EF"/>
    <w:rsid w:val="00484821"/>
    <w:rsid w:val="004848B8"/>
    <w:rsid w:val="00484F77"/>
    <w:rsid w:val="00484F9C"/>
    <w:rsid w:val="00484FC9"/>
    <w:rsid w:val="00485066"/>
    <w:rsid w:val="0048508B"/>
    <w:rsid w:val="004852B8"/>
    <w:rsid w:val="0048530E"/>
    <w:rsid w:val="00485324"/>
    <w:rsid w:val="00485489"/>
    <w:rsid w:val="0048562A"/>
    <w:rsid w:val="004858F3"/>
    <w:rsid w:val="00485AB6"/>
    <w:rsid w:val="00485CE9"/>
    <w:rsid w:val="00485D06"/>
    <w:rsid w:val="00485E9B"/>
    <w:rsid w:val="00486584"/>
    <w:rsid w:val="004865F3"/>
    <w:rsid w:val="0048676A"/>
    <w:rsid w:val="00486791"/>
    <w:rsid w:val="00486795"/>
    <w:rsid w:val="00486982"/>
    <w:rsid w:val="00486BFC"/>
    <w:rsid w:val="00486CC4"/>
    <w:rsid w:val="00486D10"/>
    <w:rsid w:val="00486FAB"/>
    <w:rsid w:val="004872ED"/>
    <w:rsid w:val="004873D1"/>
    <w:rsid w:val="00487529"/>
    <w:rsid w:val="00487689"/>
    <w:rsid w:val="0048774F"/>
    <w:rsid w:val="004877EA"/>
    <w:rsid w:val="00487854"/>
    <w:rsid w:val="00487889"/>
    <w:rsid w:val="00487983"/>
    <w:rsid w:val="00487AA3"/>
    <w:rsid w:val="00487AD1"/>
    <w:rsid w:val="00487DC0"/>
    <w:rsid w:val="00487F90"/>
    <w:rsid w:val="00490072"/>
    <w:rsid w:val="0049053F"/>
    <w:rsid w:val="00490880"/>
    <w:rsid w:val="004908D7"/>
    <w:rsid w:val="004909AF"/>
    <w:rsid w:val="00490BF7"/>
    <w:rsid w:val="00490C25"/>
    <w:rsid w:val="00490CDE"/>
    <w:rsid w:val="00490CEA"/>
    <w:rsid w:val="00490DC6"/>
    <w:rsid w:val="00490E97"/>
    <w:rsid w:val="00490EAC"/>
    <w:rsid w:val="00490F81"/>
    <w:rsid w:val="004911B6"/>
    <w:rsid w:val="004912D1"/>
    <w:rsid w:val="004914D7"/>
    <w:rsid w:val="00491629"/>
    <w:rsid w:val="00491700"/>
    <w:rsid w:val="004917B3"/>
    <w:rsid w:val="00491840"/>
    <w:rsid w:val="004918E1"/>
    <w:rsid w:val="004919D2"/>
    <w:rsid w:val="00491A0E"/>
    <w:rsid w:val="00491C89"/>
    <w:rsid w:val="00491D84"/>
    <w:rsid w:val="00491F29"/>
    <w:rsid w:val="00492490"/>
    <w:rsid w:val="004924C4"/>
    <w:rsid w:val="00492574"/>
    <w:rsid w:val="004926A4"/>
    <w:rsid w:val="004926B1"/>
    <w:rsid w:val="00492977"/>
    <w:rsid w:val="004929E3"/>
    <w:rsid w:val="00492B47"/>
    <w:rsid w:val="00492B85"/>
    <w:rsid w:val="00492C40"/>
    <w:rsid w:val="00492D2D"/>
    <w:rsid w:val="00492D85"/>
    <w:rsid w:val="00492F76"/>
    <w:rsid w:val="004930A1"/>
    <w:rsid w:val="004931D5"/>
    <w:rsid w:val="00493219"/>
    <w:rsid w:val="00493473"/>
    <w:rsid w:val="00493499"/>
    <w:rsid w:val="004934CE"/>
    <w:rsid w:val="004938B2"/>
    <w:rsid w:val="004939F6"/>
    <w:rsid w:val="00493A96"/>
    <w:rsid w:val="00493C51"/>
    <w:rsid w:val="00493D7D"/>
    <w:rsid w:val="00493DAE"/>
    <w:rsid w:val="00493EAB"/>
    <w:rsid w:val="00493F50"/>
    <w:rsid w:val="00493F77"/>
    <w:rsid w:val="00494191"/>
    <w:rsid w:val="00494684"/>
    <w:rsid w:val="004947D0"/>
    <w:rsid w:val="0049493F"/>
    <w:rsid w:val="004949C3"/>
    <w:rsid w:val="00494D04"/>
    <w:rsid w:val="00494DEF"/>
    <w:rsid w:val="00494E27"/>
    <w:rsid w:val="00494F08"/>
    <w:rsid w:val="00494F81"/>
    <w:rsid w:val="004951C1"/>
    <w:rsid w:val="004951F7"/>
    <w:rsid w:val="004954E1"/>
    <w:rsid w:val="00495502"/>
    <w:rsid w:val="004956BC"/>
    <w:rsid w:val="004956CD"/>
    <w:rsid w:val="004957B7"/>
    <w:rsid w:val="00495801"/>
    <w:rsid w:val="00495A0F"/>
    <w:rsid w:val="00495C9B"/>
    <w:rsid w:val="004960E6"/>
    <w:rsid w:val="004960EB"/>
    <w:rsid w:val="004961FE"/>
    <w:rsid w:val="004963CA"/>
    <w:rsid w:val="004964C4"/>
    <w:rsid w:val="00496577"/>
    <w:rsid w:val="004965DC"/>
    <w:rsid w:val="00496849"/>
    <w:rsid w:val="00496915"/>
    <w:rsid w:val="00496A61"/>
    <w:rsid w:val="00496AC2"/>
    <w:rsid w:val="00496B3F"/>
    <w:rsid w:val="00496B46"/>
    <w:rsid w:val="00496BBE"/>
    <w:rsid w:val="00496D55"/>
    <w:rsid w:val="00497227"/>
    <w:rsid w:val="00497547"/>
    <w:rsid w:val="0049771A"/>
    <w:rsid w:val="0049775A"/>
    <w:rsid w:val="00497F74"/>
    <w:rsid w:val="004A02BC"/>
    <w:rsid w:val="004A0385"/>
    <w:rsid w:val="004A04E7"/>
    <w:rsid w:val="004A0677"/>
    <w:rsid w:val="004A068E"/>
    <w:rsid w:val="004A078E"/>
    <w:rsid w:val="004A08AD"/>
    <w:rsid w:val="004A08D2"/>
    <w:rsid w:val="004A08FB"/>
    <w:rsid w:val="004A0B25"/>
    <w:rsid w:val="004A0BBA"/>
    <w:rsid w:val="004A0CA1"/>
    <w:rsid w:val="004A0E0A"/>
    <w:rsid w:val="004A0F8C"/>
    <w:rsid w:val="004A10D0"/>
    <w:rsid w:val="004A12B5"/>
    <w:rsid w:val="004A14E1"/>
    <w:rsid w:val="004A1754"/>
    <w:rsid w:val="004A189A"/>
    <w:rsid w:val="004A198C"/>
    <w:rsid w:val="004A1A29"/>
    <w:rsid w:val="004A1D8E"/>
    <w:rsid w:val="004A1E54"/>
    <w:rsid w:val="004A200E"/>
    <w:rsid w:val="004A2063"/>
    <w:rsid w:val="004A211F"/>
    <w:rsid w:val="004A21AD"/>
    <w:rsid w:val="004A2272"/>
    <w:rsid w:val="004A22EB"/>
    <w:rsid w:val="004A2352"/>
    <w:rsid w:val="004A2360"/>
    <w:rsid w:val="004A2393"/>
    <w:rsid w:val="004A248E"/>
    <w:rsid w:val="004A25BA"/>
    <w:rsid w:val="004A25EE"/>
    <w:rsid w:val="004A27D1"/>
    <w:rsid w:val="004A27EA"/>
    <w:rsid w:val="004A2958"/>
    <w:rsid w:val="004A29A5"/>
    <w:rsid w:val="004A2B0B"/>
    <w:rsid w:val="004A2E87"/>
    <w:rsid w:val="004A2F01"/>
    <w:rsid w:val="004A2FE1"/>
    <w:rsid w:val="004A3214"/>
    <w:rsid w:val="004A34DF"/>
    <w:rsid w:val="004A369C"/>
    <w:rsid w:val="004A3745"/>
    <w:rsid w:val="004A3A0D"/>
    <w:rsid w:val="004A3BC9"/>
    <w:rsid w:val="004A3C0B"/>
    <w:rsid w:val="004A3C80"/>
    <w:rsid w:val="004A3CB7"/>
    <w:rsid w:val="004A3CE7"/>
    <w:rsid w:val="004A3F9E"/>
    <w:rsid w:val="004A410A"/>
    <w:rsid w:val="004A411C"/>
    <w:rsid w:val="004A444C"/>
    <w:rsid w:val="004A44AA"/>
    <w:rsid w:val="004A44D2"/>
    <w:rsid w:val="004A4634"/>
    <w:rsid w:val="004A46AF"/>
    <w:rsid w:val="004A46CB"/>
    <w:rsid w:val="004A4765"/>
    <w:rsid w:val="004A47A4"/>
    <w:rsid w:val="004A47E9"/>
    <w:rsid w:val="004A4816"/>
    <w:rsid w:val="004A4ADF"/>
    <w:rsid w:val="004A4B3D"/>
    <w:rsid w:val="004A4BDA"/>
    <w:rsid w:val="004A4BEB"/>
    <w:rsid w:val="004A4C3D"/>
    <w:rsid w:val="004A4C3F"/>
    <w:rsid w:val="004A4FE5"/>
    <w:rsid w:val="004A5004"/>
    <w:rsid w:val="004A527B"/>
    <w:rsid w:val="004A5386"/>
    <w:rsid w:val="004A5406"/>
    <w:rsid w:val="004A55DF"/>
    <w:rsid w:val="004A560C"/>
    <w:rsid w:val="004A589C"/>
    <w:rsid w:val="004A5A89"/>
    <w:rsid w:val="004A5CD5"/>
    <w:rsid w:val="004A5E68"/>
    <w:rsid w:val="004A5EBF"/>
    <w:rsid w:val="004A60A1"/>
    <w:rsid w:val="004A61B2"/>
    <w:rsid w:val="004A638A"/>
    <w:rsid w:val="004A694A"/>
    <w:rsid w:val="004A6A39"/>
    <w:rsid w:val="004A6B4B"/>
    <w:rsid w:val="004A6D45"/>
    <w:rsid w:val="004A6E5A"/>
    <w:rsid w:val="004A704A"/>
    <w:rsid w:val="004A70B2"/>
    <w:rsid w:val="004A7148"/>
    <w:rsid w:val="004A71A6"/>
    <w:rsid w:val="004A7247"/>
    <w:rsid w:val="004A7248"/>
    <w:rsid w:val="004A72FF"/>
    <w:rsid w:val="004A737B"/>
    <w:rsid w:val="004A74A2"/>
    <w:rsid w:val="004A74AB"/>
    <w:rsid w:val="004A7550"/>
    <w:rsid w:val="004A7667"/>
    <w:rsid w:val="004A7808"/>
    <w:rsid w:val="004A7961"/>
    <w:rsid w:val="004A7C19"/>
    <w:rsid w:val="004A7C64"/>
    <w:rsid w:val="004B002E"/>
    <w:rsid w:val="004B01CE"/>
    <w:rsid w:val="004B0393"/>
    <w:rsid w:val="004B041D"/>
    <w:rsid w:val="004B07B6"/>
    <w:rsid w:val="004B0800"/>
    <w:rsid w:val="004B0920"/>
    <w:rsid w:val="004B0939"/>
    <w:rsid w:val="004B0AA0"/>
    <w:rsid w:val="004B0D7F"/>
    <w:rsid w:val="004B0EEE"/>
    <w:rsid w:val="004B10C1"/>
    <w:rsid w:val="004B11A1"/>
    <w:rsid w:val="004B1258"/>
    <w:rsid w:val="004B12E0"/>
    <w:rsid w:val="004B1447"/>
    <w:rsid w:val="004B1645"/>
    <w:rsid w:val="004B17D8"/>
    <w:rsid w:val="004B1858"/>
    <w:rsid w:val="004B1936"/>
    <w:rsid w:val="004B1AA4"/>
    <w:rsid w:val="004B1C0B"/>
    <w:rsid w:val="004B1D6A"/>
    <w:rsid w:val="004B1E78"/>
    <w:rsid w:val="004B22B6"/>
    <w:rsid w:val="004B2415"/>
    <w:rsid w:val="004B2570"/>
    <w:rsid w:val="004B2624"/>
    <w:rsid w:val="004B2656"/>
    <w:rsid w:val="004B2733"/>
    <w:rsid w:val="004B2880"/>
    <w:rsid w:val="004B2BA1"/>
    <w:rsid w:val="004B2C43"/>
    <w:rsid w:val="004B2D2E"/>
    <w:rsid w:val="004B301F"/>
    <w:rsid w:val="004B304E"/>
    <w:rsid w:val="004B322E"/>
    <w:rsid w:val="004B3232"/>
    <w:rsid w:val="004B3512"/>
    <w:rsid w:val="004B362A"/>
    <w:rsid w:val="004B3741"/>
    <w:rsid w:val="004B388A"/>
    <w:rsid w:val="004B38AD"/>
    <w:rsid w:val="004B397E"/>
    <w:rsid w:val="004B3A31"/>
    <w:rsid w:val="004B3A63"/>
    <w:rsid w:val="004B3B0E"/>
    <w:rsid w:val="004B3B92"/>
    <w:rsid w:val="004B3CBB"/>
    <w:rsid w:val="004B3DD6"/>
    <w:rsid w:val="004B4040"/>
    <w:rsid w:val="004B40F1"/>
    <w:rsid w:val="004B430F"/>
    <w:rsid w:val="004B4332"/>
    <w:rsid w:val="004B44F0"/>
    <w:rsid w:val="004B4962"/>
    <w:rsid w:val="004B4995"/>
    <w:rsid w:val="004B499A"/>
    <w:rsid w:val="004B4B7C"/>
    <w:rsid w:val="004B4C04"/>
    <w:rsid w:val="004B4CFA"/>
    <w:rsid w:val="004B4D4E"/>
    <w:rsid w:val="004B4E1A"/>
    <w:rsid w:val="004B4E27"/>
    <w:rsid w:val="004B4FD1"/>
    <w:rsid w:val="004B503F"/>
    <w:rsid w:val="004B521B"/>
    <w:rsid w:val="004B53C4"/>
    <w:rsid w:val="004B5663"/>
    <w:rsid w:val="004B575A"/>
    <w:rsid w:val="004B58C3"/>
    <w:rsid w:val="004B5AD7"/>
    <w:rsid w:val="004B5D60"/>
    <w:rsid w:val="004B626D"/>
    <w:rsid w:val="004B6278"/>
    <w:rsid w:val="004B6327"/>
    <w:rsid w:val="004B66E8"/>
    <w:rsid w:val="004B67B9"/>
    <w:rsid w:val="004B68F4"/>
    <w:rsid w:val="004B6A72"/>
    <w:rsid w:val="004B6BB7"/>
    <w:rsid w:val="004B6C17"/>
    <w:rsid w:val="004B6CBE"/>
    <w:rsid w:val="004B6DF7"/>
    <w:rsid w:val="004B6F1E"/>
    <w:rsid w:val="004B7249"/>
    <w:rsid w:val="004B7348"/>
    <w:rsid w:val="004B7474"/>
    <w:rsid w:val="004B74A2"/>
    <w:rsid w:val="004B76E2"/>
    <w:rsid w:val="004B76F5"/>
    <w:rsid w:val="004B79CC"/>
    <w:rsid w:val="004B7ACD"/>
    <w:rsid w:val="004B7AF1"/>
    <w:rsid w:val="004B7CF7"/>
    <w:rsid w:val="004B7E3C"/>
    <w:rsid w:val="004B7E85"/>
    <w:rsid w:val="004B7EC8"/>
    <w:rsid w:val="004B7F5E"/>
    <w:rsid w:val="004C0242"/>
    <w:rsid w:val="004C04A3"/>
    <w:rsid w:val="004C0515"/>
    <w:rsid w:val="004C07DD"/>
    <w:rsid w:val="004C09FC"/>
    <w:rsid w:val="004C0CF9"/>
    <w:rsid w:val="004C0E8E"/>
    <w:rsid w:val="004C0EE0"/>
    <w:rsid w:val="004C0F22"/>
    <w:rsid w:val="004C101F"/>
    <w:rsid w:val="004C13CC"/>
    <w:rsid w:val="004C146E"/>
    <w:rsid w:val="004C18EC"/>
    <w:rsid w:val="004C19AF"/>
    <w:rsid w:val="004C1AA0"/>
    <w:rsid w:val="004C1B0D"/>
    <w:rsid w:val="004C1B54"/>
    <w:rsid w:val="004C1BFF"/>
    <w:rsid w:val="004C1D5B"/>
    <w:rsid w:val="004C203A"/>
    <w:rsid w:val="004C2129"/>
    <w:rsid w:val="004C2227"/>
    <w:rsid w:val="004C2241"/>
    <w:rsid w:val="004C22BD"/>
    <w:rsid w:val="004C246D"/>
    <w:rsid w:val="004C24A5"/>
    <w:rsid w:val="004C2702"/>
    <w:rsid w:val="004C2750"/>
    <w:rsid w:val="004C28A3"/>
    <w:rsid w:val="004C2AE8"/>
    <w:rsid w:val="004C2C59"/>
    <w:rsid w:val="004C2D40"/>
    <w:rsid w:val="004C2D52"/>
    <w:rsid w:val="004C2F75"/>
    <w:rsid w:val="004C33A5"/>
    <w:rsid w:val="004C33D2"/>
    <w:rsid w:val="004C3668"/>
    <w:rsid w:val="004C3672"/>
    <w:rsid w:val="004C36A5"/>
    <w:rsid w:val="004C374E"/>
    <w:rsid w:val="004C3800"/>
    <w:rsid w:val="004C382D"/>
    <w:rsid w:val="004C3866"/>
    <w:rsid w:val="004C395B"/>
    <w:rsid w:val="004C399B"/>
    <w:rsid w:val="004C3B18"/>
    <w:rsid w:val="004C3BEA"/>
    <w:rsid w:val="004C3FCA"/>
    <w:rsid w:val="004C3FCB"/>
    <w:rsid w:val="004C4027"/>
    <w:rsid w:val="004C4038"/>
    <w:rsid w:val="004C4440"/>
    <w:rsid w:val="004C455C"/>
    <w:rsid w:val="004C46DE"/>
    <w:rsid w:val="004C4768"/>
    <w:rsid w:val="004C480B"/>
    <w:rsid w:val="004C48B3"/>
    <w:rsid w:val="004C490F"/>
    <w:rsid w:val="004C4D2E"/>
    <w:rsid w:val="004C4D53"/>
    <w:rsid w:val="004C4DC9"/>
    <w:rsid w:val="004C4DED"/>
    <w:rsid w:val="004C5018"/>
    <w:rsid w:val="004C52DC"/>
    <w:rsid w:val="004C537B"/>
    <w:rsid w:val="004C5A50"/>
    <w:rsid w:val="004C6085"/>
    <w:rsid w:val="004C62DB"/>
    <w:rsid w:val="004C67D9"/>
    <w:rsid w:val="004C687C"/>
    <w:rsid w:val="004C68AD"/>
    <w:rsid w:val="004C6950"/>
    <w:rsid w:val="004C69A9"/>
    <w:rsid w:val="004C6A09"/>
    <w:rsid w:val="004C6ADA"/>
    <w:rsid w:val="004C6B0E"/>
    <w:rsid w:val="004C6BBF"/>
    <w:rsid w:val="004C6C07"/>
    <w:rsid w:val="004C6DA8"/>
    <w:rsid w:val="004C6DAF"/>
    <w:rsid w:val="004C71D9"/>
    <w:rsid w:val="004C71F8"/>
    <w:rsid w:val="004C793F"/>
    <w:rsid w:val="004C796E"/>
    <w:rsid w:val="004C7A0A"/>
    <w:rsid w:val="004C7A2D"/>
    <w:rsid w:val="004C7B19"/>
    <w:rsid w:val="004C7C83"/>
    <w:rsid w:val="004C7CFD"/>
    <w:rsid w:val="004C7D20"/>
    <w:rsid w:val="004C7F76"/>
    <w:rsid w:val="004D0039"/>
    <w:rsid w:val="004D00DF"/>
    <w:rsid w:val="004D022F"/>
    <w:rsid w:val="004D0472"/>
    <w:rsid w:val="004D06C0"/>
    <w:rsid w:val="004D07A7"/>
    <w:rsid w:val="004D080E"/>
    <w:rsid w:val="004D0AF9"/>
    <w:rsid w:val="004D0B94"/>
    <w:rsid w:val="004D0BC1"/>
    <w:rsid w:val="004D0BD0"/>
    <w:rsid w:val="004D0C1A"/>
    <w:rsid w:val="004D0D4A"/>
    <w:rsid w:val="004D0F66"/>
    <w:rsid w:val="004D0F8B"/>
    <w:rsid w:val="004D1061"/>
    <w:rsid w:val="004D119D"/>
    <w:rsid w:val="004D12CC"/>
    <w:rsid w:val="004D13EE"/>
    <w:rsid w:val="004D1505"/>
    <w:rsid w:val="004D1590"/>
    <w:rsid w:val="004D15F4"/>
    <w:rsid w:val="004D16ED"/>
    <w:rsid w:val="004D1960"/>
    <w:rsid w:val="004D1A79"/>
    <w:rsid w:val="004D1B7C"/>
    <w:rsid w:val="004D1B8E"/>
    <w:rsid w:val="004D1BF8"/>
    <w:rsid w:val="004D1C84"/>
    <w:rsid w:val="004D1D24"/>
    <w:rsid w:val="004D1E39"/>
    <w:rsid w:val="004D1F5B"/>
    <w:rsid w:val="004D21BB"/>
    <w:rsid w:val="004D26BC"/>
    <w:rsid w:val="004D26E0"/>
    <w:rsid w:val="004D289D"/>
    <w:rsid w:val="004D2BC3"/>
    <w:rsid w:val="004D2F1C"/>
    <w:rsid w:val="004D319F"/>
    <w:rsid w:val="004D3455"/>
    <w:rsid w:val="004D3640"/>
    <w:rsid w:val="004D36D5"/>
    <w:rsid w:val="004D3782"/>
    <w:rsid w:val="004D39D7"/>
    <w:rsid w:val="004D3BDF"/>
    <w:rsid w:val="004D3C82"/>
    <w:rsid w:val="004D3DF7"/>
    <w:rsid w:val="004D3F6C"/>
    <w:rsid w:val="004D3F91"/>
    <w:rsid w:val="004D4074"/>
    <w:rsid w:val="004D429F"/>
    <w:rsid w:val="004D44A5"/>
    <w:rsid w:val="004D472B"/>
    <w:rsid w:val="004D4772"/>
    <w:rsid w:val="004D494A"/>
    <w:rsid w:val="004D497F"/>
    <w:rsid w:val="004D49C3"/>
    <w:rsid w:val="004D4B39"/>
    <w:rsid w:val="004D4E1F"/>
    <w:rsid w:val="004D4EA8"/>
    <w:rsid w:val="004D4FAD"/>
    <w:rsid w:val="004D5218"/>
    <w:rsid w:val="004D532E"/>
    <w:rsid w:val="004D5449"/>
    <w:rsid w:val="004D54A8"/>
    <w:rsid w:val="004D569B"/>
    <w:rsid w:val="004D57F1"/>
    <w:rsid w:val="004D5918"/>
    <w:rsid w:val="004D5B39"/>
    <w:rsid w:val="004D5B52"/>
    <w:rsid w:val="004D6001"/>
    <w:rsid w:val="004D6228"/>
    <w:rsid w:val="004D62DA"/>
    <w:rsid w:val="004D6469"/>
    <w:rsid w:val="004D64B1"/>
    <w:rsid w:val="004D64FF"/>
    <w:rsid w:val="004D66B0"/>
    <w:rsid w:val="004D683F"/>
    <w:rsid w:val="004D6A36"/>
    <w:rsid w:val="004D6F66"/>
    <w:rsid w:val="004D6FC8"/>
    <w:rsid w:val="004D71CF"/>
    <w:rsid w:val="004D71F0"/>
    <w:rsid w:val="004D726D"/>
    <w:rsid w:val="004D73AE"/>
    <w:rsid w:val="004D7543"/>
    <w:rsid w:val="004D779B"/>
    <w:rsid w:val="004D77E0"/>
    <w:rsid w:val="004D781E"/>
    <w:rsid w:val="004D79B3"/>
    <w:rsid w:val="004D7AE3"/>
    <w:rsid w:val="004D7BA4"/>
    <w:rsid w:val="004D7C32"/>
    <w:rsid w:val="004D7E87"/>
    <w:rsid w:val="004D7FF9"/>
    <w:rsid w:val="004E017D"/>
    <w:rsid w:val="004E020E"/>
    <w:rsid w:val="004E0346"/>
    <w:rsid w:val="004E035B"/>
    <w:rsid w:val="004E038C"/>
    <w:rsid w:val="004E0390"/>
    <w:rsid w:val="004E04D4"/>
    <w:rsid w:val="004E0503"/>
    <w:rsid w:val="004E06BA"/>
    <w:rsid w:val="004E07A0"/>
    <w:rsid w:val="004E0837"/>
    <w:rsid w:val="004E0E55"/>
    <w:rsid w:val="004E17BE"/>
    <w:rsid w:val="004E1821"/>
    <w:rsid w:val="004E1D33"/>
    <w:rsid w:val="004E1DD9"/>
    <w:rsid w:val="004E1DE6"/>
    <w:rsid w:val="004E2186"/>
    <w:rsid w:val="004E22F1"/>
    <w:rsid w:val="004E242D"/>
    <w:rsid w:val="004E2447"/>
    <w:rsid w:val="004E24A4"/>
    <w:rsid w:val="004E2711"/>
    <w:rsid w:val="004E2C30"/>
    <w:rsid w:val="004E2DA7"/>
    <w:rsid w:val="004E2F12"/>
    <w:rsid w:val="004E2F62"/>
    <w:rsid w:val="004E2FBC"/>
    <w:rsid w:val="004E3029"/>
    <w:rsid w:val="004E325F"/>
    <w:rsid w:val="004E3437"/>
    <w:rsid w:val="004E38A1"/>
    <w:rsid w:val="004E3991"/>
    <w:rsid w:val="004E3B94"/>
    <w:rsid w:val="004E3C7A"/>
    <w:rsid w:val="004E3DF9"/>
    <w:rsid w:val="004E3E90"/>
    <w:rsid w:val="004E3EFF"/>
    <w:rsid w:val="004E4768"/>
    <w:rsid w:val="004E4850"/>
    <w:rsid w:val="004E4A17"/>
    <w:rsid w:val="004E4A36"/>
    <w:rsid w:val="004E4BF0"/>
    <w:rsid w:val="004E4D31"/>
    <w:rsid w:val="004E52DC"/>
    <w:rsid w:val="004E537F"/>
    <w:rsid w:val="004E544E"/>
    <w:rsid w:val="004E56AB"/>
    <w:rsid w:val="004E5733"/>
    <w:rsid w:val="004E5741"/>
    <w:rsid w:val="004E577B"/>
    <w:rsid w:val="004E5961"/>
    <w:rsid w:val="004E5B69"/>
    <w:rsid w:val="004E5C96"/>
    <w:rsid w:val="004E5C9F"/>
    <w:rsid w:val="004E5DBF"/>
    <w:rsid w:val="004E5EC7"/>
    <w:rsid w:val="004E6013"/>
    <w:rsid w:val="004E616A"/>
    <w:rsid w:val="004E61C9"/>
    <w:rsid w:val="004E620A"/>
    <w:rsid w:val="004E62E6"/>
    <w:rsid w:val="004E6343"/>
    <w:rsid w:val="004E65AD"/>
    <w:rsid w:val="004E691C"/>
    <w:rsid w:val="004E69AF"/>
    <w:rsid w:val="004E69C3"/>
    <w:rsid w:val="004E6C84"/>
    <w:rsid w:val="004E6C9F"/>
    <w:rsid w:val="004E6CE0"/>
    <w:rsid w:val="004E6FEC"/>
    <w:rsid w:val="004E70E9"/>
    <w:rsid w:val="004E71FE"/>
    <w:rsid w:val="004E722D"/>
    <w:rsid w:val="004E72A8"/>
    <w:rsid w:val="004E749C"/>
    <w:rsid w:val="004E74B3"/>
    <w:rsid w:val="004E79A6"/>
    <w:rsid w:val="004E7BA3"/>
    <w:rsid w:val="004E7C36"/>
    <w:rsid w:val="004E7C57"/>
    <w:rsid w:val="004E7D59"/>
    <w:rsid w:val="004E7EA0"/>
    <w:rsid w:val="004F00C5"/>
    <w:rsid w:val="004F00FE"/>
    <w:rsid w:val="004F022A"/>
    <w:rsid w:val="004F0263"/>
    <w:rsid w:val="004F0686"/>
    <w:rsid w:val="004F09BA"/>
    <w:rsid w:val="004F0CC8"/>
    <w:rsid w:val="004F0F4A"/>
    <w:rsid w:val="004F1027"/>
    <w:rsid w:val="004F1034"/>
    <w:rsid w:val="004F1044"/>
    <w:rsid w:val="004F1154"/>
    <w:rsid w:val="004F11C2"/>
    <w:rsid w:val="004F1219"/>
    <w:rsid w:val="004F1245"/>
    <w:rsid w:val="004F1514"/>
    <w:rsid w:val="004F16DF"/>
    <w:rsid w:val="004F17C9"/>
    <w:rsid w:val="004F180D"/>
    <w:rsid w:val="004F184F"/>
    <w:rsid w:val="004F18D9"/>
    <w:rsid w:val="004F193A"/>
    <w:rsid w:val="004F19C9"/>
    <w:rsid w:val="004F1AF2"/>
    <w:rsid w:val="004F1CC6"/>
    <w:rsid w:val="004F1EB3"/>
    <w:rsid w:val="004F26D9"/>
    <w:rsid w:val="004F296E"/>
    <w:rsid w:val="004F3119"/>
    <w:rsid w:val="004F35AB"/>
    <w:rsid w:val="004F3657"/>
    <w:rsid w:val="004F37E5"/>
    <w:rsid w:val="004F3881"/>
    <w:rsid w:val="004F38A1"/>
    <w:rsid w:val="004F38A7"/>
    <w:rsid w:val="004F38FF"/>
    <w:rsid w:val="004F3ADC"/>
    <w:rsid w:val="004F3D94"/>
    <w:rsid w:val="004F4004"/>
    <w:rsid w:val="004F419E"/>
    <w:rsid w:val="004F41FE"/>
    <w:rsid w:val="004F425A"/>
    <w:rsid w:val="004F4568"/>
    <w:rsid w:val="004F4650"/>
    <w:rsid w:val="004F485F"/>
    <w:rsid w:val="004F490C"/>
    <w:rsid w:val="004F4B2B"/>
    <w:rsid w:val="004F4DCB"/>
    <w:rsid w:val="004F4E75"/>
    <w:rsid w:val="004F504C"/>
    <w:rsid w:val="004F510A"/>
    <w:rsid w:val="004F5214"/>
    <w:rsid w:val="004F5399"/>
    <w:rsid w:val="004F53BE"/>
    <w:rsid w:val="004F555D"/>
    <w:rsid w:val="004F562F"/>
    <w:rsid w:val="004F5875"/>
    <w:rsid w:val="004F5B2B"/>
    <w:rsid w:val="004F5BE0"/>
    <w:rsid w:val="004F5C33"/>
    <w:rsid w:val="004F5C54"/>
    <w:rsid w:val="004F5CC4"/>
    <w:rsid w:val="004F5E21"/>
    <w:rsid w:val="004F61AD"/>
    <w:rsid w:val="004F63E6"/>
    <w:rsid w:val="004F66B9"/>
    <w:rsid w:val="004F681C"/>
    <w:rsid w:val="004F689C"/>
    <w:rsid w:val="004F68FD"/>
    <w:rsid w:val="004F69D4"/>
    <w:rsid w:val="004F6B2D"/>
    <w:rsid w:val="004F6BDC"/>
    <w:rsid w:val="004F7213"/>
    <w:rsid w:val="004F7247"/>
    <w:rsid w:val="004F732D"/>
    <w:rsid w:val="004F7424"/>
    <w:rsid w:val="004F7621"/>
    <w:rsid w:val="004F778C"/>
    <w:rsid w:val="004F7ACE"/>
    <w:rsid w:val="004F7BF0"/>
    <w:rsid w:val="004F7D80"/>
    <w:rsid w:val="004F7E80"/>
    <w:rsid w:val="005000E1"/>
    <w:rsid w:val="0050016D"/>
    <w:rsid w:val="005001B1"/>
    <w:rsid w:val="00500220"/>
    <w:rsid w:val="00500331"/>
    <w:rsid w:val="0050037E"/>
    <w:rsid w:val="005003C8"/>
    <w:rsid w:val="0050041C"/>
    <w:rsid w:val="00500584"/>
    <w:rsid w:val="0050061B"/>
    <w:rsid w:val="005006BD"/>
    <w:rsid w:val="00500907"/>
    <w:rsid w:val="00500931"/>
    <w:rsid w:val="00500ABB"/>
    <w:rsid w:val="00500C2C"/>
    <w:rsid w:val="00500D34"/>
    <w:rsid w:val="00500D84"/>
    <w:rsid w:val="00500DE5"/>
    <w:rsid w:val="00501017"/>
    <w:rsid w:val="00501071"/>
    <w:rsid w:val="0050123E"/>
    <w:rsid w:val="0050169E"/>
    <w:rsid w:val="0050178D"/>
    <w:rsid w:val="005017AC"/>
    <w:rsid w:val="005018EF"/>
    <w:rsid w:val="0050199F"/>
    <w:rsid w:val="00501C34"/>
    <w:rsid w:val="00502027"/>
    <w:rsid w:val="005020A0"/>
    <w:rsid w:val="00502140"/>
    <w:rsid w:val="00502194"/>
    <w:rsid w:val="00502237"/>
    <w:rsid w:val="00502410"/>
    <w:rsid w:val="005026EB"/>
    <w:rsid w:val="00502B38"/>
    <w:rsid w:val="00502B66"/>
    <w:rsid w:val="00502B8C"/>
    <w:rsid w:val="00502CF7"/>
    <w:rsid w:val="00502DF1"/>
    <w:rsid w:val="00502DF7"/>
    <w:rsid w:val="00502EB1"/>
    <w:rsid w:val="00502F22"/>
    <w:rsid w:val="005030E0"/>
    <w:rsid w:val="00503146"/>
    <w:rsid w:val="00503248"/>
    <w:rsid w:val="00503264"/>
    <w:rsid w:val="00503440"/>
    <w:rsid w:val="005035AA"/>
    <w:rsid w:val="0050372D"/>
    <w:rsid w:val="00503833"/>
    <w:rsid w:val="00503841"/>
    <w:rsid w:val="0050393E"/>
    <w:rsid w:val="005039CD"/>
    <w:rsid w:val="00503A3A"/>
    <w:rsid w:val="00503B2D"/>
    <w:rsid w:val="00503BE6"/>
    <w:rsid w:val="00503DA1"/>
    <w:rsid w:val="005041CA"/>
    <w:rsid w:val="005041EB"/>
    <w:rsid w:val="0050423B"/>
    <w:rsid w:val="005042F5"/>
    <w:rsid w:val="0050446E"/>
    <w:rsid w:val="00504613"/>
    <w:rsid w:val="0050461A"/>
    <w:rsid w:val="005046AC"/>
    <w:rsid w:val="005046DE"/>
    <w:rsid w:val="0050479F"/>
    <w:rsid w:val="00504933"/>
    <w:rsid w:val="00504BF1"/>
    <w:rsid w:val="00504DE5"/>
    <w:rsid w:val="00504E4E"/>
    <w:rsid w:val="00504F13"/>
    <w:rsid w:val="0050501F"/>
    <w:rsid w:val="00505097"/>
    <w:rsid w:val="00505287"/>
    <w:rsid w:val="00505438"/>
    <w:rsid w:val="00505661"/>
    <w:rsid w:val="005057A9"/>
    <w:rsid w:val="00505904"/>
    <w:rsid w:val="00505D7C"/>
    <w:rsid w:val="00506401"/>
    <w:rsid w:val="0050649D"/>
    <w:rsid w:val="0050666E"/>
    <w:rsid w:val="0050674A"/>
    <w:rsid w:val="005067B9"/>
    <w:rsid w:val="0050694E"/>
    <w:rsid w:val="00506A84"/>
    <w:rsid w:val="00506D0F"/>
    <w:rsid w:val="00506E1A"/>
    <w:rsid w:val="00506E6D"/>
    <w:rsid w:val="0050700D"/>
    <w:rsid w:val="0050708E"/>
    <w:rsid w:val="005070EB"/>
    <w:rsid w:val="0050731D"/>
    <w:rsid w:val="00507338"/>
    <w:rsid w:val="005073A4"/>
    <w:rsid w:val="00507527"/>
    <w:rsid w:val="005076FF"/>
    <w:rsid w:val="00507964"/>
    <w:rsid w:val="0050799E"/>
    <w:rsid w:val="00507A7A"/>
    <w:rsid w:val="00507B57"/>
    <w:rsid w:val="00507C4C"/>
    <w:rsid w:val="00507C91"/>
    <w:rsid w:val="00507DCA"/>
    <w:rsid w:val="00507E8A"/>
    <w:rsid w:val="00510316"/>
    <w:rsid w:val="0051056B"/>
    <w:rsid w:val="005105B0"/>
    <w:rsid w:val="005106B3"/>
    <w:rsid w:val="00510895"/>
    <w:rsid w:val="0051092F"/>
    <w:rsid w:val="005109BA"/>
    <w:rsid w:val="005109FD"/>
    <w:rsid w:val="00510A63"/>
    <w:rsid w:val="00510BD5"/>
    <w:rsid w:val="00510C34"/>
    <w:rsid w:val="00510DC8"/>
    <w:rsid w:val="00510F22"/>
    <w:rsid w:val="005110E4"/>
    <w:rsid w:val="0051122F"/>
    <w:rsid w:val="0051123C"/>
    <w:rsid w:val="00511398"/>
    <w:rsid w:val="005113C7"/>
    <w:rsid w:val="005113EF"/>
    <w:rsid w:val="00511794"/>
    <w:rsid w:val="0051199D"/>
    <w:rsid w:val="00511A74"/>
    <w:rsid w:val="00511AD2"/>
    <w:rsid w:val="00511E6E"/>
    <w:rsid w:val="00511EB3"/>
    <w:rsid w:val="005120FD"/>
    <w:rsid w:val="00512183"/>
    <w:rsid w:val="0051222E"/>
    <w:rsid w:val="0051255A"/>
    <w:rsid w:val="005125D8"/>
    <w:rsid w:val="00512869"/>
    <w:rsid w:val="0051288C"/>
    <w:rsid w:val="005128DA"/>
    <w:rsid w:val="005129F7"/>
    <w:rsid w:val="00512A8C"/>
    <w:rsid w:val="00512C81"/>
    <w:rsid w:val="00512E07"/>
    <w:rsid w:val="00512EFC"/>
    <w:rsid w:val="00512F6E"/>
    <w:rsid w:val="0051301D"/>
    <w:rsid w:val="0051301F"/>
    <w:rsid w:val="00513187"/>
    <w:rsid w:val="005133E2"/>
    <w:rsid w:val="00513408"/>
    <w:rsid w:val="0051367A"/>
    <w:rsid w:val="005136BC"/>
    <w:rsid w:val="00513718"/>
    <w:rsid w:val="0051373B"/>
    <w:rsid w:val="0051379D"/>
    <w:rsid w:val="005137FC"/>
    <w:rsid w:val="00513978"/>
    <w:rsid w:val="005139E0"/>
    <w:rsid w:val="00513ABA"/>
    <w:rsid w:val="00513DFA"/>
    <w:rsid w:val="00513F45"/>
    <w:rsid w:val="00513FD6"/>
    <w:rsid w:val="00514005"/>
    <w:rsid w:val="00514050"/>
    <w:rsid w:val="00514063"/>
    <w:rsid w:val="00514084"/>
    <w:rsid w:val="005140B3"/>
    <w:rsid w:val="005141AC"/>
    <w:rsid w:val="00514458"/>
    <w:rsid w:val="005145D6"/>
    <w:rsid w:val="005147BB"/>
    <w:rsid w:val="00514A25"/>
    <w:rsid w:val="00514D3D"/>
    <w:rsid w:val="00514EE1"/>
    <w:rsid w:val="0051506D"/>
    <w:rsid w:val="0051515C"/>
    <w:rsid w:val="00515192"/>
    <w:rsid w:val="005156B2"/>
    <w:rsid w:val="005156E5"/>
    <w:rsid w:val="00515743"/>
    <w:rsid w:val="00515942"/>
    <w:rsid w:val="00515B09"/>
    <w:rsid w:val="00516098"/>
    <w:rsid w:val="005161FD"/>
    <w:rsid w:val="00516220"/>
    <w:rsid w:val="0051628E"/>
    <w:rsid w:val="005163A5"/>
    <w:rsid w:val="005166BC"/>
    <w:rsid w:val="00516922"/>
    <w:rsid w:val="005169F9"/>
    <w:rsid w:val="00516B48"/>
    <w:rsid w:val="00516B78"/>
    <w:rsid w:val="00516D54"/>
    <w:rsid w:val="00517014"/>
    <w:rsid w:val="00517099"/>
    <w:rsid w:val="005171A7"/>
    <w:rsid w:val="00517207"/>
    <w:rsid w:val="00517506"/>
    <w:rsid w:val="00517542"/>
    <w:rsid w:val="005175E0"/>
    <w:rsid w:val="00517810"/>
    <w:rsid w:val="00517980"/>
    <w:rsid w:val="00517CEA"/>
    <w:rsid w:val="00517EA2"/>
    <w:rsid w:val="005201DB"/>
    <w:rsid w:val="005202B4"/>
    <w:rsid w:val="0052055A"/>
    <w:rsid w:val="0052056D"/>
    <w:rsid w:val="00520588"/>
    <w:rsid w:val="005206E4"/>
    <w:rsid w:val="00520932"/>
    <w:rsid w:val="00520937"/>
    <w:rsid w:val="0052099E"/>
    <w:rsid w:val="005209BB"/>
    <w:rsid w:val="00520AB7"/>
    <w:rsid w:val="00520E3F"/>
    <w:rsid w:val="00520F44"/>
    <w:rsid w:val="00520FB2"/>
    <w:rsid w:val="00521164"/>
    <w:rsid w:val="0052119D"/>
    <w:rsid w:val="005212F7"/>
    <w:rsid w:val="005214E0"/>
    <w:rsid w:val="005217A8"/>
    <w:rsid w:val="00521824"/>
    <w:rsid w:val="00521908"/>
    <w:rsid w:val="00521967"/>
    <w:rsid w:val="00521982"/>
    <w:rsid w:val="00521988"/>
    <w:rsid w:val="005219B7"/>
    <w:rsid w:val="00521A33"/>
    <w:rsid w:val="00521B72"/>
    <w:rsid w:val="00521C98"/>
    <w:rsid w:val="00521CE1"/>
    <w:rsid w:val="00521DC1"/>
    <w:rsid w:val="00521E82"/>
    <w:rsid w:val="0052210C"/>
    <w:rsid w:val="005221C2"/>
    <w:rsid w:val="005222CF"/>
    <w:rsid w:val="0052254F"/>
    <w:rsid w:val="005226DF"/>
    <w:rsid w:val="00522ACA"/>
    <w:rsid w:val="00522AD0"/>
    <w:rsid w:val="00522CC7"/>
    <w:rsid w:val="00522CDB"/>
    <w:rsid w:val="00522D9D"/>
    <w:rsid w:val="00522DE5"/>
    <w:rsid w:val="00523017"/>
    <w:rsid w:val="005232E1"/>
    <w:rsid w:val="0052341A"/>
    <w:rsid w:val="0052365B"/>
    <w:rsid w:val="005236E1"/>
    <w:rsid w:val="00523767"/>
    <w:rsid w:val="00523AAA"/>
    <w:rsid w:val="00523B4A"/>
    <w:rsid w:val="00523B6D"/>
    <w:rsid w:val="00523B95"/>
    <w:rsid w:val="00523DC8"/>
    <w:rsid w:val="00523E1F"/>
    <w:rsid w:val="00523F3E"/>
    <w:rsid w:val="0052401E"/>
    <w:rsid w:val="005240C9"/>
    <w:rsid w:val="0052419E"/>
    <w:rsid w:val="005242A5"/>
    <w:rsid w:val="005242DE"/>
    <w:rsid w:val="0052465C"/>
    <w:rsid w:val="005246C7"/>
    <w:rsid w:val="00524767"/>
    <w:rsid w:val="0052476F"/>
    <w:rsid w:val="00524935"/>
    <w:rsid w:val="00524964"/>
    <w:rsid w:val="00524FBA"/>
    <w:rsid w:val="005250B8"/>
    <w:rsid w:val="005251AF"/>
    <w:rsid w:val="00525359"/>
    <w:rsid w:val="005256D9"/>
    <w:rsid w:val="00525858"/>
    <w:rsid w:val="00525924"/>
    <w:rsid w:val="005259F5"/>
    <w:rsid w:val="00525B6F"/>
    <w:rsid w:val="00525BFF"/>
    <w:rsid w:val="00525C0F"/>
    <w:rsid w:val="00526126"/>
    <w:rsid w:val="005261F6"/>
    <w:rsid w:val="0052631C"/>
    <w:rsid w:val="00526444"/>
    <w:rsid w:val="00526592"/>
    <w:rsid w:val="005265F7"/>
    <w:rsid w:val="005267D1"/>
    <w:rsid w:val="00526925"/>
    <w:rsid w:val="00526B91"/>
    <w:rsid w:val="00526BCB"/>
    <w:rsid w:val="00526C80"/>
    <w:rsid w:val="00526CA8"/>
    <w:rsid w:val="00526F45"/>
    <w:rsid w:val="00526F9D"/>
    <w:rsid w:val="00526FBB"/>
    <w:rsid w:val="00527187"/>
    <w:rsid w:val="005271AD"/>
    <w:rsid w:val="00527285"/>
    <w:rsid w:val="005275FF"/>
    <w:rsid w:val="005276A0"/>
    <w:rsid w:val="005276A1"/>
    <w:rsid w:val="005277B7"/>
    <w:rsid w:val="005278B6"/>
    <w:rsid w:val="00527962"/>
    <w:rsid w:val="00527A6C"/>
    <w:rsid w:val="00527AA6"/>
    <w:rsid w:val="00527CBA"/>
    <w:rsid w:val="00527D31"/>
    <w:rsid w:val="00527F13"/>
    <w:rsid w:val="00530310"/>
    <w:rsid w:val="00530313"/>
    <w:rsid w:val="005303BB"/>
    <w:rsid w:val="00530456"/>
    <w:rsid w:val="005304D3"/>
    <w:rsid w:val="00530516"/>
    <w:rsid w:val="005306F8"/>
    <w:rsid w:val="00530880"/>
    <w:rsid w:val="0053089F"/>
    <w:rsid w:val="00530954"/>
    <w:rsid w:val="00530CEE"/>
    <w:rsid w:val="00530D84"/>
    <w:rsid w:val="00530EDB"/>
    <w:rsid w:val="005312CE"/>
    <w:rsid w:val="005318D6"/>
    <w:rsid w:val="005318E7"/>
    <w:rsid w:val="00531A67"/>
    <w:rsid w:val="00531B58"/>
    <w:rsid w:val="00531BC7"/>
    <w:rsid w:val="00531BDB"/>
    <w:rsid w:val="00531BE5"/>
    <w:rsid w:val="00531C34"/>
    <w:rsid w:val="005320D1"/>
    <w:rsid w:val="00532105"/>
    <w:rsid w:val="00532292"/>
    <w:rsid w:val="005322CC"/>
    <w:rsid w:val="0053234F"/>
    <w:rsid w:val="005326D2"/>
    <w:rsid w:val="00532A46"/>
    <w:rsid w:val="00532A5F"/>
    <w:rsid w:val="00532AAA"/>
    <w:rsid w:val="00532BC9"/>
    <w:rsid w:val="00532C76"/>
    <w:rsid w:val="005331D9"/>
    <w:rsid w:val="00533326"/>
    <w:rsid w:val="00533424"/>
    <w:rsid w:val="00533466"/>
    <w:rsid w:val="0053351E"/>
    <w:rsid w:val="00533981"/>
    <w:rsid w:val="00533C14"/>
    <w:rsid w:val="00533D79"/>
    <w:rsid w:val="00533E98"/>
    <w:rsid w:val="00533EE8"/>
    <w:rsid w:val="0053435B"/>
    <w:rsid w:val="005343F2"/>
    <w:rsid w:val="00534443"/>
    <w:rsid w:val="005347A7"/>
    <w:rsid w:val="00534815"/>
    <w:rsid w:val="00534880"/>
    <w:rsid w:val="00534887"/>
    <w:rsid w:val="00534CFD"/>
    <w:rsid w:val="00534DA2"/>
    <w:rsid w:val="00535365"/>
    <w:rsid w:val="005355B3"/>
    <w:rsid w:val="005356FE"/>
    <w:rsid w:val="00535930"/>
    <w:rsid w:val="00535988"/>
    <w:rsid w:val="00535CD3"/>
    <w:rsid w:val="00535DFB"/>
    <w:rsid w:val="005360C3"/>
    <w:rsid w:val="00536327"/>
    <w:rsid w:val="00536542"/>
    <w:rsid w:val="005368F1"/>
    <w:rsid w:val="00536EA4"/>
    <w:rsid w:val="00536F35"/>
    <w:rsid w:val="00536FC7"/>
    <w:rsid w:val="0053704B"/>
    <w:rsid w:val="0053704E"/>
    <w:rsid w:val="00537183"/>
    <w:rsid w:val="005372FB"/>
    <w:rsid w:val="0053731B"/>
    <w:rsid w:val="00537337"/>
    <w:rsid w:val="005373BC"/>
    <w:rsid w:val="0053742E"/>
    <w:rsid w:val="005375E8"/>
    <w:rsid w:val="00537649"/>
    <w:rsid w:val="0053791E"/>
    <w:rsid w:val="00537C1A"/>
    <w:rsid w:val="00537D87"/>
    <w:rsid w:val="00537DB5"/>
    <w:rsid w:val="00537F1E"/>
    <w:rsid w:val="0054019B"/>
    <w:rsid w:val="0054019D"/>
    <w:rsid w:val="005401E9"/>
    <w:rsid w:val="00540335"/>
    <w:rsid w:val="005403D9"/>
    <w:rsid w:val="005405C6"/>
    <w:rsid w:val="005405D0"/>
    <w:rsid w:val="005408B6"/>
    <w:rsid w:val="00540DE3"/>
    <w:rsid w:val="005412D1"/>
    <w:rsid w:val="00541504"/>
    <w:rsid w:val="005415DA"/>
    <w:rsid w:val="0054189B"/>
    <w:rsid w:val="00541A81"/>
    <w:rsid w:val="00541C73"/>
    <w:rsid w:val="00541DCA"/>
    <w:rsid w:val="00541F49"/>
    <w:rsid w:val="00541FEC"/>
    <w:rsid w:val="00542394"/>
    <w:rsid w:val="005423B3"/>
    <w:rsid w:val="0054266C"/>
    <w:rsid w:val="005426A0"/>
    <w:rsid w:val="0054271B"/>
    <w:rsid w:val="005428F1"/>
    <w:rsid w:val="00542935"/>
    <w:rsid w:val="00542B25"/>
    <w:rsid w:val="00542DD9"/>
    <w:rsid w:val="00542F02"/>
    <w:rsid w:val="00542F66"/>
    <w:rsid w:val="00542F72"/>
    <w:rsid w:val="005431A7"/>
    <w:rsid w:val="0054397C"/>
    <w:rsid w:val="00543A29"/>
    <w:rsid w:val="00543BAF"/>
    <w:rsid w:val="00543C55"/>
    <w:rsid w:val="00543C85"/>
    <w:rsid w:val="00543E2E"/>
    <w:rsid w:val="00543F18"/>
    <w:rsid w:val="00543FD6"/>
    <w:rsid w:val="00544363"/>
    <w:rsid w:val="0054441E"/>
    <w:rsid w:val="005444A8"/>
    <w:rsid w:val="005445AA"/>
    <w:rsid w:val="00544652"/>
    <w:rsid w:val="00544780"/>
    <w:rsid w:val="00544B37"/>
    <w:rsid w:val="00544B64"/>
    <w:rsid w:val="00544BB8"/>
    <w:rsid w:val="00544DD9"/>
    <w:rsid w:val="00544F6E"/>
    <w:rsid w:val="00544FEC"/>
    <w:rsid w:val="00545451"/>
    <w:rsid w:val="00545507"/>
    <w:rsid w:val="00545856"/>
    <w:rsid w:val="00545965"/>
    <w:rsid w:val="00545D1D"/>
    <w:rsid w:val="00545D6C"/>
    <w:rsid w:val="00545D89"/>
    <w:rsid w:val="005461D9"/>
    <w:rsid w:val="0054637A"/>
    <w:rsid w:val="0054639C"/>
    <w:rsid w:val="00546473"/>
    <w:rsid w:val="005464A4"/>
    <w:rsid w:val="00546892"/>
    <w:rsid w:val="005469E6"/>
    <w:rsid w:val="00546B97"/>
    <w:rsid w:val="00546C0A"/>
    <w:rsid w:val="00546CD4"/>
    <w:rsid w:val="00546DED"/>
    <w:rsid w:val="00546E47"/>
    <w:rsid w:val="00546EAE"/>
    <w:rsid w:val="00546F4B"/>
    <w:rsid w:val="00547057"/>
    <w:rsid w:val="0054712F"/>
    <w:rsid w:val="005471D8"/>
    <w:rsid w:val="005471E9"/>
    <w:rsid w:val="0054760E"/>
    <w:rsid w:val="00547695"/>
    <w:rsid w:val="005476AD"/>
    <w:rsid w:val="00547A12"/>
    <w:rsid w:val="00547AE3"/>
    <w:rsid w:val="00547C95"/>
    <w:rsid w:val="00547EB4"/>
    <w:rsid w:val="00547F11"/>
    <w:rsid w:val="00547FD6"/>
    <w:rsid w:val="0055034E"/>
    <w:rsid w:val="005503F2"/>
    <w:rsid w:val="0055041D"/>
    <w:rsid w:val="00550437"/>
    <w:rsid w:val="005505DA"/>
    <w:rsid w:val="00550923"/>
    <w:rsid w:val="00550A14"/>
    <w:rsid w:val="00550A4A"/>
    <w:rsid w:val="00550C84"/>
    <w:rsid w:val="00550CE6"/>
    <w:rsid w:val="00550F02"/>
    <w:rsid w:val="00550F08"/>
    <w:rsid w:val="0055125B"/>
    <w:rsid w:val="005512FC"/>
    <w:rsid w:val="00551323"/>
    <w:rsid w:val="00551890"/>
    <w:rsid w:val="00551A7E"/>
    <w:rsid w:val="00551B49"/>
    <w:rsid w:val="00551CE8"/>
    <w:rsid w:val="00551DF1"/>
    <w:rsid w:val="00551E05"/>
    <w:rsid w:val="00551ED3"/>
    <w:rsid w:val="00552613"/>
    <w:rsid w:val="005526F3"/>
    <w:rsid w:val="00552C6F"/>
    <w:rsid w:val="00552C7A"/>
    <w:rsid w:val="00552CFF"/>
    <w:rsid w:val="00552EBB"/>
    <w:rsid w:val="00553251"/>
    <w:rsid w:val="00553265"/>
    <w:rsid w:val="005532DD"/>
    <w:rsid w:val="00553330"/>
    <w:rsid w:val="005535BF"/>
    <w:rsid w:val="00553610"/>
    <w:rsid w:val="00553659"/>
    <w:rsid w:val="00553777"/>
    <w:rsid w:val="00553798"/>
    <w:rsid w:val="00553817"/>
    <w:rsid w:val="0055387D"/>
    <w:rsid w:val="00553B25"/>
    <w:rsid w:val="00553C1F"/>
    <w:rsid w:val="00553CD9"/>
    <w:rsid w:val="00553CFC"/>
    <w:rsid w:val="00553F64"/>
    <w:rsid w:val="0055421C"/>
    <w:rsid w:val="00554380"/>
    <w:rsid w:val="005543C1"/>
    <w:rsid w:val="00554493"/>
    <w:rsid w:val="0055451B"/>
    <w:rsid w:val="00554580"/>
    <w:rsid w:val="00554630"/>
    <w:rsid w:val="0055466C"/>
    <w:rsid w:val="00554747"/>
    <w:rsid w:val="00554793"/>
    <w:rsid w:val="005549D4"/>
    <w:rsid w:val="00554A5D"/>
    <w:rsid w:val="00554B70"/>
    <w:rsid w:val="00554C9D"/>
    <w:rsid w:val="00554D4F"/>
    <w:rsid w:val="00554EB0"/>
    <w:rsid w:val="00554FB9"/>
    <w:rsid w:val="00554FFD"/>
    <w:rsid w:val="0055502A"/>
    <w:rsid w:val="00555234"/>
    <w:rsid w:val="005552DB"/>
    <w:rsid w:val="00555382"/>
    <w:rsid w:val="005556CC"/>
    <w:rsid w:val="00555849"/>
    <w:rsid w:val="005559A1"/>
    <w:rsid w:val="00555A07"/>
    <w:rsid w:val="00555B79"/>
    <w:rsid w:val="00555C10"/>
    <w:rsid w:val="00555D4A"/>
    <w:rsid w:val="00555EFB"/>
    <w:rsid w:val="00555F4B"/>
    <w:rsid w:val="00555F7A"/>
    <w:rsid w:val="0055600D"/>
    <w:rsid w:val="005560B5"/>
    <w:rsid w:val="005561C0"/>
    <w:rsid w:val="005563EF"/>
    <w:rsid w:val="00556568"/>
    <w:rsid w:val="00556582"/>
    <w:rsid w:val="00556849"/>
    <w:rsid w:val="005568F1"/>
    <w:rsid w:val="0055695F"/>
    <w:rsid w:val="00556995"/>
    <w:rsid w:val="00556B39"/>
    <w:rsid w:val="00556CAA"/>
    <w:rsid w:val="00556DC0"/>
    <w:rsid w:val="00556F7F"/>
    <w:rsid w:val="00556FC4"/>
    <w:rsid w:val="00556FE1"/>
    <w:rsid w:val="00557061"/>
    <w:rsid w:val="005572AF"/>
    <w:rsid w:val="00557505"/>
    <w:rsid w:val="00557688"/>
    <w:rsid w:val="00557ACC"/>
    <w:rsid w:val="00557B3C"/>
    <w:rsid w:val="00560180"/>
    <w:rsid w:val="005601EC"/>
    <w:rsid w:val="0056033C"/>
    <w:rsid w:val="005604FE"/>
    <w:rsid w:val="00560505"/>
    <w:rsid w:val="0056050E"/>
    <w:rsid w:val="0056054E"/>
    <w:rsid w:val="00560589"/>
    <w:rsid w:val="00560A40"/>
    <w:rsid w:val="00560BF8"/>
    <w:rsid w:val="00560D29"/>
    <w:rsid w:val="0056106B"/>
    <w:rsid w:val="005610B3"/>
    <w:rsid w:val="0056179C"/>
    <w:rsid w:val="0056184A"/>
    <w:rsid w:val="00561BD5"/>
    <w:rsid w:val="00561CCD"/>
    <w:rsid w:val="00561D44"/>
    <w:rsid w:val="00561E9F"/>
    <w:rsid w:val="00561F90"/>
    <w:rsid w:val="00562134"/>
    <w:rsid w:val="005621E0"/>
    <w:rsid w:val="005628F0"/>
    <w:rsid w:val="00562AE2"/>
    <w:rsid w:val="00562DE4"/>
    <w:rsid w:val="00562F35"/>
    <w:rsid w:val="005632E5"/>
    <w:rsid w:val="005632FB"/>
    <w:rsid w:val="0056330C"/>
    <w:rsid w:val="00563469"/>
    <w:rsid w:val="00563490"/>
    <w:rsid w:val="00563503"/>
    <w:rsid w:val="00563535"/>
    <w:rsid w:val="005636EB"/>
    <w:rsid w:val="005637B9"/>
    <w:rsid w:val="005637D4"/>
    <w:rsid w:val="00563928"/>
    <w:rsid w:val="005639C4"/>
    <w:rsid w:val="00563B06"/>
    <w:rsid w:val="00563C0B"/>
    <w:rsid w:val="00563CDD"/>
    <w:rsid w:val="00563D3D"/>
    <w:rsid w:val="00563FA3"/>
    <w:rsid w:val="005642DA"/>
    <w:rsid w:val="005643A1"/>
    <w:rsid w:val="005643DA"/>
    <w:rsid w:val="0056446A"/>
    <w:rsid w:val="0056446E"/>
    <w:rsid w:val="0056460F"/>
    <w:rsid w:val="00564691"/>
    <w:rsid w:val="00564713"/>
    <w:rsid w:val="005647E5"/>
    <w:rsid w:val="00564831"/>
    <w:rsid w:val="00564867"/>
    <w:rsid w:val="00564908"/>
    <w:rsid w:val="00564A9A"/>
    <w:rsid w:val="00564B2F"/>
    <w:rsid w:val="00564D33"/>
    <w:rsid w:val="00564F45"/>
    <w:rsid w:val="0056520D"/>
    <w:rsid w:val="005652C2"/>
    <w:rsid w:val="005653D8"/>
    <w:rsid w:val="00565771"/>
    <w:rsid w:val="0056597E"/>
    <w:rsid w:val="005660DF"/>
    <w:rsid w:val="00566309"/>
    <w:rsid w:val="005663BD"/>
    <w:rsid w:val="00566614"/>
    <w:rsid w:val="0056684C"/>
    <w:rsid w:val="005668F9"/>
    <w:rsid w:val="005669EE"/>
    <w:rsid w:val="00566B3D"/>
    <w:rsid w:val="00566CFF"/>
    <w:rsid w:val="00566EE6"/>
    <w:rsid w:val="00566F04"/>
    <w:rsid w:val="0056703B"/>
    <w:rsid w:val="0056705E"/>
    <w:rsid w:val="005672D8"/>
    <w:rsid w:val="00567496"/>
    <w:rsid w:val="00567591"/>
    <w:rsid w:val="005675D4"/>
    <w:rsid w:val="00567655"/>
    <w:rsid w:val="00567A6A"/>
    <w:rsid w:val="00567C03"/>
    <w:rsid w:val="00567C4E"/>
    <w:rsid w:val="00567C70"/>
    <w:rsid w:val="00567F56"/>
    <w:rsid w:val="00569EC3"/>
    <w:rsid w:val="00570011"/>
    <w:rsid w:val="005701CC"/>
    <w:rsid w:val="00570239"/>
    <w:rsid w:val="005702A7"/>
    <w:rsid w:val="0057038E"/>
    <w:rsid w:val="005704B4"/>
    <w:rsid w:val="005706B7"/>
    <w:rsid w:val="005706E4"/>
    <w:rsid w:val="005707A8"/>
    <w:rsid w:val="005708CB"/>
    <w:rsid w:val="00570A80"/>
    <w:rsid w:val="00570AE4"/>
    <w:rsid w:val="00570AFF"/>
    <w:rsid w:val="00570E2C"/>
    <w:rsid w:val="00570E79"/>
    <w:rsid w:val="00571005"/>
    <w:rsid w:val="00571340"/>
    <w:rsid w:val="005714C9"/>
    <w:rsid w:val="0057152F"/>
    <w:rsid w:val="00571681"/>
    <w:rsid w:val="005716AD"/>
    <w:rsid w:val="00571725"/>
    <w:rsid w:val="00571743"/>
    <w:rsid w:val="0057178C"/>
    <w:rsid w:val="00571BBF"/>
    <w:rsid w:val="00571E11"/>
    <w:rsid w:val="00571F6A"/>
    <w:rsid w:val="0057206D"/>
    <w:rsid w:val="0057229E"/>
    <w:rsid w:val="00572416"/>
    <w:rsid w:val="0057272B"/>
    <w:rsid w:val="00572736"/>
    <w:rsid w:val="00572817"/>
    <w:rsid w:val="005729C6"/>
    <w:rsid w:val="00572AE3"/>
    <w:rsid w:val="00572C7D"/>
    <w:rsid w:val="00572D8F"/>
    <w:rsid w:val="00572E03"/>
    <w:rsid w:val="00572E2B"/>
    <w:rsid w:val="00572E2C"/>
    <w:rsid w:val="00573062"/>
    <w:rsid w:val="0057311C"/>
    <w:rsid w:val="0057312B"/>
    <w:rsid w:val="00573236"/>
    <w:rsid w:val="00573869"/>
    <w:rsid w:val="00573AC0"/>
    <w:rsid w:val="00573B46"/>
    <w:rsid w:val="00573D21"/>
    <w:rsid w:val="00573F2E"/>
    <w:rsid w:val="00573F9B"/>
    <w:rsid w:val="00573FCE"/>
    <w:rsid w:val="0057400C"/>
    <w:rsid w:val="0057412B"/>
    <w:rsid w:val="005742C0"/>
    <w:rsid w:val="0057440C"/>
    <w:rsid w:val="00574457"/>
    <w:rsid w:val="005746B6"/>
    <w:rsid w:val="005748C7"/>
    <w:rsid w:val="0057496C"/>
    <w:rsid w:val="00574B7B"/>
    <w:rsid w:val="00574B94"/>
    <w:rsid w:val="00574BBC"/>
    <w:rsid w:val="00574D0C"/>
    <w:rsid w:val="0057512E"/>
    <w:rsid w:val="0057529B"/>
    <w:rsid w:val="0057570A"/>
    <w:rsid w:val="0057590E"/>
    <w:rsid w:val="005759CF"/>
    <w:rsid w:val="00575AA2"/>
    <w:rsid w:val="00575D27"/>
    <w:rsid w:val="00575EF1"/>
    <w:rsid w:val="00576044"/>
    <w:rsid w:val="0057636D"/>
    <w:rsid w:val="005763CF"/>
    <w:rsid w:val="005764C1"/>
    <w:rsid w:val="005768BD"/>
    <w:rsid w:val="00576DC3"/>
    <w:rsid w:val="00576F30"/>
    <w:rsid w:val="005771B6"/>
    <w:rsid w:val="005772DC"/>
    <w:rsid w:val="00577467"/>
    <w:rsid w:val="00577513"/>
    <w:rsid w:val="00577524"/>
    <w:rsid w:val="00577758"/>
    <w:rsid w:val="0057776F"/>
    <w:rsid w:val="00577982"/>
    <w:rsid w:val="00577AC8"/>
    <w:rsid w:val="00577D0E"/>
    <w:rsid w:val="00577DA4"/>
    <w:rsid w:val="0058004E"/>
    <w:rsid w:val="005803D3"/>
    <w:rsid w:val="005804E8"/>
    <w:rsid w:val="0058068E"/>
    <w:rsid w:val="005806E9"/>
    <w:rsid w:val="00580750"/>
    <w:rsid w:val="0058080B"/>
    <w:rsid w:val="00580A7A"/>
    <w:rsid w:val="00580E9C"/>
    <w:rsid w:val="00580EF7"/>
    <w:rsid w:val="00580FD1"/>
    <w:rsid w:val="005810D3"/>
    <w:rsid w:val="0058111E"/>
    <w:rsid w:val="0058166B"/>
    <w:rsid w:val="00581799"/>
    <w:rsid w:val="00581858"/>
    <w:rsid w:val="005818B8"/>
    <w:rsid w:val="00581906"/>
    <w:rsid w:val="00581B20"/>
    <w:rsid w:val="00581CC0"/>
    <w:rsid w:val="00581F76"/>
    <w:rsid w:val="00582210"/>
    <w:rsid w:val="005823E9"/>
    <w:rsid w:val="0058242F"/>
    <w:rsid w:val="0058247B"/>
    <w:rsid w:val="00582570"/>
    <w:rsid w:val="00582746"/>
    <w:rsid w:val="005827B4"/>
    <w:rsid w:val="00582964"/>
    <w:rsid w:val="005829B6"/>
    <w:rsid w:val="00582A08"/>
    <w:rsid w:val="00582C0B"/>
    <w:rsid w:val="00582DBF"/>
    <w:rsid w:val="00582DCC"/>
    <w:rsid w:val="00583202"/>
    <w:rsid w:val="005833C9"/>
    <w:rsid w:val="005835CE"/>
    <w:rsid w:val="0058372F"/>
    <w:rsid w:val="00583797"/>
    <w:rsid w:val="00583964"/>
    <w:rsid w:val="005839A8"/>
    <w:rsid w:val="005839C4"/>
    <w:rsid w:val="00583A9D"/>
    <w:rsid w:val="00583CFE"/>
    <w:rsid w:val="00584319"/>
    <w:rsid w:val="0058452B"/>
    <w:rsid w:val="00584586"/>
    <w:rsid w:val="0058483A"/>
    <w:rsid w:val="00584902"/>
    <w:rsid w:val="00584AE9"/>
    <w:rsid w:val="00584B3C"/>
    <w:rsid w:val="00584BC0"/>
    <w:rsid w:val="00584C37"/>
    <w:rsid w:val="00584E91"/>
    <w:rsid w:val="00584FB2"/>
    <w:rsid w:val="0058501F"/>
    <w:rsid w:val="005851E6"/>
    <w:rsid w:val="005853CB"/>
    <w:rsid w:val="0058543A"/>
    <w:rsid w:val="0058546F"/>
    <w:rsid w:val="005854DA"/>
    <w:rsid w:val="0058551B"/>
    <w:rsid w:val="00585571"/>
    <w:rsid w:val="005855EF"/>
    <w:rsid w:val="005859A5"/>
    <w:rsid w:val="00585A64"/>
    <w:rsid w:val="00585F65"/>
    <w:rsid w:val="005860AE"/>
    <w:rsid w:val="00586226"/>
    <w:rsid w:val="005862D7"/>
    <w:rsid w:val="005862ED"/>
    <w:rsid w:val="0058632F"/>
    <w:rsid w:val="005863D4"/>
    <w:rsid w:val="005863E3"/>
    <w:rsid w:val="00586446"/>
    <w:rsid w:val="0058654B"/>
    <w:rsid w:val="00586617"/>
    <w:rsid w:val="00586691"/>
    <w:rsid w:val="0058686F"/>
    <w:rsid w:val="005869EB"/>
    <w:rsid w:val="00586A5F"/>
    <w:rsid w:val="00586BF2"/>
    <w:rsid w:val="00586DE8"/>
    <w:rsid w:val="00586EC2"/>
    <w:rsid w:val="005870FD"/>
    <w:rsid w:val="0058714B"/>
    <w:rsid w:val="005872A9"/>
    <w:rsid w:val="0058740D"/>
    <w:rsid w:val="005874EA"/>
    <w:rsid w:val="00587649"/>
    <w:rsid w:val="00587851"/>
    <w:rsid w:val="00587883"/>
    <w:rsid w:val="005878D2"/>
    <w:rsid w:val="00587961"/>
    <w:rsid w:val="00587B1D"/>
    <w:rsid w:val="00587CA9"/>
    <w:rsid w:val="00587CC1"/>
    <w:rsid w:val="00587DEF"/>
    <w:rsid w:val="00587E37"/>
    <w:rsid w:val="00587E6F"/>
    <w:rsid w:val="00590067"/>
    <w:rsid w:val="00590110"/>
    <w:rsid w:val="00590124"/>
    <w:rsid w:val="005905E8"/>
    <w:rsid w:val="00590786"/>
    <w:rsid w:val="0059084A"/>
    <w:rsid w:val="005909E7"/>
    <w:rsid w:val="00590CD2"/>
    <w:rsid w:val="00590E69"/>
    <w:rsid w:val="00591055"/>
    <w:rsid w:val="00591236"/>
    <w:rsid w:val="00591332"/>
    <w:rsid w:val="00591349"/>
    <w:rsid w:val="005915D0"/>
    <w:rsid w:val="00591669"/>
    <w:rsid w:val="0059171C"/>
    <w:rsid w:val="00591794"/>
    <w:rsid w:val="00591A4D"/>
    <w:rsid w:val="00591C01"/>
    <w:rsid w:val="00591C91"/>
    <w:rsid w:val="00591D09"/>
    <w:rsid w:val="00591D10"/>
    <w:rsid w:val="00591E74"/>
    <w:rsid w:val="00591F21"/>
    <w:rsid w:val="00592049"/>
    <w:rsid w:val="00592231"/>
    <w:rsid w:val="00592585"/>
    <w:rsid w:val="0059269F"/>
    <w:rsid w:val="005928C6"/>
    <w:rsid w:val="00592A8A"/>
    <w:rsid w:val="00592B17"/>
    <w:rsid w:val="00592B2A"/>
    <w:rsid w:val="00592B46"/>
    <w:rsid w:val="00592D3E"/>
    <w:rsid w:val="00592D67"/>
    <w:rsid w:val="00592DAB"/>
    <w:rsid w:val="00592E5C"/>
    <w:rsid w:val="00592E5E"/>
    <w:rsid w:val="00592F90"/>
    <w:rsid w:val="00593047"/>
    <w:rsid w:val="005930AD"/>
    <w:rsid w:val="005930C2"/>
    <w:rsid w:val="005931ED"/>
    <w:rsid w:val="005933B0"/>
    <w:rsid w:val="005935BD"/>
    <w:rsid w:val="005936AE"/>
    <w:rsid w:val="005939BE"/>
    <w:rsid w:val="00593A4D"/>
    <w:rsid w:val="00593BBC"/>
    <w:rsid w:val="00593BEF"/>
    <w:rsid w:val="00593F78"/>
    <w:rsid w:val="0059400C"/>
    <w:rsid w:val="0059407F"/>
    <w:rsid w:val="00594362"/>
    <w:rsid w:val="00594792"/>
    <w:rsid w:val="00594840"/>
    <w:rsid w:val="0059485D"/>
    <w:rsid w:val="00594DF9"/>
    <w:rsid w:val="00594E6F"/>
    <w:rsid w:val="00594F01"/>
    <w:rsid w:val="00595131"/>
    <w:rsid w:val="00595297"/>
    <w:rsid w:val="00595418"/>
    <w:rsid w:val="00595618"/>
    <w:rsid w:val="005956C9"/>
    <w:rsid w:val="005957F0"/>
    <w:rsid w:val="00595A9B"/>
    <w:rsid w:val="00595A9F"/>
    <w:rsid w:val="00595BFD"/>
    <w:rsid w:val="00595DB7"/>
    <w:rsid w:val="00595E3A"/>
    <w:rsid w:val="00595E80"/>
    <w:rsid w:val="00595E9C"/>
    <w:rsid w:val="00595EE3"/>
    <w:rsid w:val="00595F2C"/>
    <w:rsid w:val="0059635A"/>
    <w:rsid w:val="00596429"/>
    <w:rsid w:val="0059642C"/>
    <w:rsid w:val="00596506"/>
    <w:rsid w:val="00596706"/>
    <w:rsid w:val="00596779"/>
    <w:rsid w:val="005967A5"/>
    <w:rsid w:val="00596876"/>
    <w:rsid w:val="00596998"/>
    <w:rsid w:val="00596A6D"/>
    <w:rsid w:val="00596C66"/>
    <w:rsid w:val="00596F1A"/>
    <w:rsid w:val="00596F7A"/>
    <w:rsid w:val="00597208"/>
    <w:rsid w:val="0059733A"/>
    <w:rsid w:val="005973AD"/>
    <w:rsid w:val="00597597"/>
    <w:rsid w:val="00597627"/>
    <w:rsid w:val="005977A2"/>
    <w:rsid w:val="00597856"/>
    <w:rsid w:val="005978A9"/>
    <w:rsid w:val="00597AE9"/>
    <w:rsid w:val="00597C1B"/>
    <w:rsid w:val="00597E53"/>
    <w:rsid w:val="00597F98"/>
    <w:rsid w:val="005A0144"/>
    <w:rsid w:val="005A0197"/>
    <w:rsid w:val="005A02B6"/>
    <w:rsid w:val="005A040C"/>
    <w:rsid w:val="005A05DD"/>
    <w:rsid w:val="005A077E"/>
    <w:rsid w:val="005A07E7"/>
    <w:rsid w:val="005A0A59"/>
    <w:rsid w:val="005A0BDD"/>
    <w:rsid w:val="005A0CF2"/>
    <w:rsid w:val="005A0F90"/>
    <w:rsid w:val="005A0FD4"/>
    <w:rsid w:val="005A1066"/>
    <w:rsid w:val="005A1333"/>
    <w:rsid w:val="005A17D3"/>
    <w:rsid w:val="005A1B48"/>
    <w:rsid w:val="005A1C79"/>
    <w:rsid w:val="005A1D91"/>
    <w:rsid w:val="005A1DFD"/>
    <w:rsid w:val="005A1E22"/>
    <w:rsid w:val="005A1F50"/>
    <w:rsid w:val="005A23FC"/>
    <w:rsid w:val="005A2522"/>
    <w:rsid w:val="005A25D7"/>
    <w:rsid w:val="005A2955"/>
    <w:rsid w:val="005A2E87"/>
    <w:rsid w:val="005A2EC4"/>
    <w:rsid w:val="005A3113"/>
    <w:rsid w:val="005A3123"/>
    <w:rsid w:val="005A34FD"/>
    <w:rsid w:val="005A3830"/>
    <w:rsid w:val="005A3BC0"/>
    <w:rsid w:val="005A3C63"/>
    <w:rsid w:val="005A3F57"/>
    <w:rsid w:val="005A4056"/>
    <w:rsid w:val="005A4122"/>
    <w:rsid w:val="005A446D"/>
    <w:rsid w:val="005A45F0"/>
    <w:rsid w:val="005A473B"/>
    <w:rsid w:val="005A478C"/>
    <w:rsid w:val="005A47A5"/>
    <w:rsid w:val="005A48C2"/>
    <w:rsid w:val="005A4931"/>
    <w:rsid w:val="005A4A14"/>
    <w:rsid w:val="005A4A2A"/>
    <w:rsid w:val="005A4A43"/>
    <w:rsid w:val="005A4CDA"/>
    <w:rsid w:val="005A4E18"/>
    <w:rsid w:val="005A4FC8"/>
    <w:rsid w:val="005A5108"/>
    <w:rsid w:val="005A54F9"/>
    <w:rsid w:val="005A56A4"/>
    <w:rsid w:val="005A5712"/>
    <w:rsid w:val="005A5753"/>
    <w:rsid w:val="005A5858"/>
    <w:rsid w:val="005A5915"/>
    <w:rsid w:val="005A5AA4"/>
    <w:rsid w:val="005A5CE7"/>
    <w:rsid w:val="005A5D50"/>
    <w:rsid w:val="005A5EA5"/>
    <w:rsid w:val="005A5ECC"/>
    <w:rsid w:val="005A6081"/>
    <w:rsid w:val="005A6760"/>
    <w:rsid w:val="005A6A52"/>
    <w:rsid w:val="005A6AD0"/>
    <w:rsid w:val="005A6B32"/>
    <w:rsid w:val="005A6C04"/>
    <w:rsid w:val="005A70BD"/>
    <w:rsid w:val="005A7263"/>
    <w:rsid w:val="005A7396"/>
    <w:rsid w:val="005A74D4"/>
    <w:rsid w:val="005A77B9"/>
    <w:rsid w:val="005A7A2C"/>
    <w:rsid w:val="005A7B3D"/>
    <w:rsid w:val="005A7FE1"/>
    <w:rsid w:val="005A7FE8"/>
    <w:rsid w:val="005A7FF3"/>
    <w:rsid w:val="005B0040"/>
    <w:rsid w:val="005B01D9"/>
    <w:rsid w:val="005B0277"/>
    <w:rsid w:val="005B051E"/>
    <w:rsid w:val="005B0844"/>
    <w:rsid w:val="005B085F"/>
    <w:rsid w:val="005B08B9"/>
    <w:rsid w:val="005B09AC"/>
    <w:rsid w:val="005B0CA5"/>
    <w:rsid w:val="005B1002"/>
    <w:rsid w:val="005B1074"/>
    <w:rsid w:val="005B1104"/>
    <w:rsid w:val="005B1D5C"/>
    <w:rsid w:val="005B1DFD"/>
    <w:rsid w:val="005B1EBE"/>
    <w:rsid w:val="005B2265"/>
    <w:rsid w:val="005B23DC"/>
    <w:rsid w:val="005B2646"/>
    <w:rsid w:val="005B28A0"/>
    <w:rsid w:val="005B2962"/>
    <w:rsid w:val="005B29DB"/>
    <w:rsid w:val="005B2A96"/>
    <w:rsid w:val="005B2BE5"/>
    <w:rsid w:val="005B2E22"/>
    <w:rsid w:val="005B2EF0"/>
    <w:rsid w:val="005B2F56"/>
    <w:rsid w:val="005B308D"/>
    <w:rsid w:val="005B30CE"/>
    <w:rsid w:val="005B32FB"/>
    <w:rsid w:val="005B33D5"/>
    <w:rsid w:val="005B3596"/>
    <w:rsid w:val="005B35DF"/>
    <w:rsid w:val="005B35F5"/>
    <w:rsid w:val="005B37DF"/>
    <w:rsid w:val="005B38A7"/>
    <w:rsid w:val="005B38CE"/>
    <w:rsid w:val="005B38E3"/>
    <w:rsid w:val="005B393D"/>
    <w:rsid w:val="005B3A99"/>
    <w:rsid w:val="005B3AAE"/>
    <w:rsid w:val="005B3D9A"/>
    <w:rsid w:val="005B3E1C"/>
    <w:rsid w:val="005B3F6E"/>
    <w:rsid w:val="005B4071"/>
    <w:rsid w:val="005B4504"/>
    <w:rsid w:val="005B45DA"/>
    <w:rsid w:val="005B45E4"/>
    <w:rsid w:val="005B4889"/>
    <w:rsid w:val="005B497A"/>
    <w:rsid w:val="005B49FF"/>
    <w:rsid w:val="005B4C16"/>
    <w:rsid w:val="005B4E00"/>
    <w:rsid w:val="005B4F50"/>
    <w:rsid w:val="005B4FBC"/>
    <w:rsid w:val="005B5027"/>
    <w:rsid w:val="005B508A"/>
    <w:rsid w:val="005B5950"/>
    <w:rsid w:val="005B5999"/>
    <w:rsid w:val="005B5A21"/>
    <w:rsid w:val="005B5B04"/>
    <w:rsid w:val="005B5D93"/>
    <w:rsid w:val="005B5F30"/>
    <w:rsid w:val="005B6103"/>
    <w:rsid w:val="005B61C7"/>
    <w:rsid w:val="005B635E"/>
    <w:rsid w:val="005B6386"/>
    <w:rsid w:val="005B6398"/>
    <w:rsid w:val="005B685E"/>
    <w:rsid w:val="005B6C07"/>
    <w:rsid w:val="005B6E65"/>
    <w:rsid w:val="005B7025"/>
    <w:rsid w:val="005B70FF"/>
    <w:rsid w:val="005B7103"/>
    <w:rsid w:val="005B7228"/>
    <w:rsid w:val="005B7293"/>
    <w:rsid w:val="005B7355"/>
    <w:rsid w:val="005B79A4"/>
    <w:rsid w:val="005B79F4"/>
    <w:rsid w:val="005B7CB3"/>
    <w:rsid w:val="005B7E0F"/>
    <w:rsid w:val="005B7E7D"/>
    <w:rsid w:val="005B7F7C"/>
    <w:rsid w:val="005C0061"/>
    <w:rsid w:val="005C0237"/>
    <w:rsid w:val="005C037A"/>
    <w:rsid w:val="005C06EE"/>
    <w:rsid w:val="005C0837"/>
    <w:rsid w:val="005C0B5B"/>
    <w:rsid w:val="005C0B84"/>
    <w:rsid w:val="005C0D09"/>
    <w:rsid w:val="005C0F67"/>
    <w:rsid w:val="005C0FC5"/>
    <w:rsid w:val="005C0FF0"/>
    <w:rsid w:val="005C121A"/>
    <w:rsid w:val="005C1453"/>
    <w:rsid w:val="005C152D"/>
    <w:rsid w:val="005C1571"/>
    <w:rsid w:val="005C1683"/>
    <w:rsid w:val="005C180C"/>
    <w:rsid w:val="005C1AC9"/>
    <w:rsid w:val="005C1C25"/>
    <w:rsid w:val="005C1E92"/>
    <w:rsid w:val="005C1F67"/>
    <w:rsid w:val="005C1F8A"/>
    <w:rsid w:val="005C2177"/>
    <w:rsid w:val="005C2535"/>
    <w:rsid w:val="005C27A8"/>
    <w:rsid w:val="005C2960"/>
    <w:rsid w:val="005C2DC5"/>
    <w:rsid w:val="005C2DEA"/>
    <w:rsid w:val="005C2E0E"/>
    <w:rsid w:val="005C3000"/>
    <w:rsid w:val="005C30BD"/>
    <w:rsid w:val="005C3527"/>
    <w:rsid w:val="005C353F"/>
    <w:rsid w:val="005C3553"/>
    <w:rsid w:val="005C35A2"/>
    <w:rsid w:val="005C3713"/>
    <w:rsid w:val="005C394D"/>
    <w:rsid w:val="005C3955"/>
    <w:rsid w:val="005C39C7"/>
    <w:rsid w:val="005C39F3"/>
    <w:rsid w:val="005C3A33"/>
    <w:rsid w:val="005C3A89"/>
    <w:rsid w:val="005C3BC8"/>
    <w:rsid w:val="005C3CC9"/>
    <w:rsid w:val="005C3D65"/>
    <w:rsid w:val="005C3E2A"/>
    <w:rsid w:val="005C3ED5"/>
    <w:rsid w:val="005C3F26"/>
    <w:rsid w:val="005C3FF8"/>
    <w:rsid w:val="005C4415"/>
    <w:rsid w:val="005C4448"/>
    <w:rsid w:val="005C44D9"/>
    <w:rsid w:val="005C459F"/>
    <w:rsid w:val="005C46CC"/>
    <w:rsid w:val="005C48E4"/>
    <w:rsid w:val="005C4946"/>
    <w:rsid w:val="005C4C4C"/>
    <w:rsid w:val="005C4CE4"/>
    <w:rsid w:val="005C4D02"/>
    <w:rsid w:val="005C4EEF"/>
    <w:rsid w:val="005C518A"/>
    <w:rsid w:val="005C534E"/>
    <w:rsid w:val="005C53C7"/>
    <w:rsid w:val="005C54AB"/>
    <w:rsid w:val="005C5A18"/>
    <w:rsid w:val="005C5E86"/>
    <w:rsid w:val="005C623A"/>
    <w:rsid w:val="005C6318"/>
    <w:rsid w:val="005C634B"/>
    <w:rsid w:val="005C637A"/>
    <w:rsid w:val="005C643F"/>
    <w:rsid w:val="005C65B5"/>
    <w:rsid w:val="005C6690"/>
    <w:rsid w:val="005C66BB"/>
    <w:rsid w:val="005C670D"/>
    <w:rsid w:val="005C6919"/>
    <w:rsid w:val="005C6945"/>
    <w:rsid w:val="005C6962"/>
    <w:rsid w:val="005C6AD7"/>
    <w:rsid w:val="005C6C3C"/>
    <w:rsid w:val="005C6CB9"/>
    <w:rsid w:val="005C6CD7"/>
    <w:rsid w:val="005C6F44"/>
    <w:rsid w:val="005C6FCF"/>
    <w:rsid w:val="005C72A8"/>
    <w:rsid w:val="005C734A"/>
    <w:rsid w:val="005C7A8E"/>
    <w:rsid w:val="005C7ABD"/>
    <w:rsid w:val="005C7C5B"/>
    <w:rsid w:val="005C7E3F"/>
    <w:rsid w:val="005C7ECB"/>
    <w:rsid w:val="005D027C"/>
    <w:rsid w:val="005D027D"/>
    <w:rsid w:val="005D02A6"/>
    <w:rsid w:val="005D0358"/>
    <w:rsid w:val="005D0374"/>
    <w:rsid w:val="005D03D7"/>
    <w:rsid w:val="005D04BF"/>
    <w:rsid w:val="005D04F5"/>
    <w:rsid w:val="005D0573"/>
    <w:rsid w:val="005D0856"/>
    <w:rsid w:val="005D088D"/>
    <w:rsid w:val="005D08C5"/>
    <w:rsid w:val="005D0AE0"/>
    <w:rsid w:val="005D0C84"/>
    <w:rsid w:val="005D0CE1"/>
    <w:rsid w:val="005D0E8F"/>
    <w:rsid w:val="005D1270"/>
    <w:rsid w:val="005D1328"/>
    <w:rsid w:val="005D140E"/>
    <w:rsid w:val="005D1456"/>
    <w:rsid w:val="005D14CD"/>
    <w:rsid w:val="005D151C"/>
    <w:rsid w:val="005D1562"/>
    <w:rsid w:val="005D159A"/>
    <w:rsid w:val="005D178B"/>
    <w:rsid w:val="005D17F8"/>
    <w:rsid w:val="005D1916"/>
    <w:rsid w:val="005D19C2"/>
    <w:rsid w:val="005D1A01"/>
    <w:rsid w:val="005D2034"/>
    <w:rsid w:val="005D209D"/>
    <w:rsid w:val="005D2328"/>
    <w:rsid w:val="005D2365"/>
    <w:rsid w:val="005D27A4"/>
    <w:rsid w:val="005D286F"/>
    <w:rsid w:val="005D2A92"/>
    <w:rsid w:val="005D2AD7"/>
    <w:rsid w:val="005D2C54"/>
    <w:rsid w:val="005D2D57"/>
    <w:rsid w:val="005D2F31"/>
    <w:rsid w:val="005D3138"/>
    <w:rsid w:val="005D324E"/>
    <w:rsid w:val="005D3292"/>
    <w:rsid w:val="005D33A7"/>
    <w:rsid w:val="005D39E1"/>
    <w:rsid w:val="005D3A13"/>
    <w:rsid w:val="005D3B31"/>
    <w:rsid w:val="005D3BC6"/>
    <w:rsid w:val="005D3CD7"/>
    <w:rsid w:val="005D3D54"/>
    <w:rsid w:val="005D3DFF"/>
    <w:rsid w:val="005D3E26"/>
    <w:rsid w:val="005D3ECC"/>
    <w:rsid w:val="005D3F82"/>
    <w:rsid w:val="005D4000"/>
    <w:rsid w:val="005D40ED"/>
    <w:rsid w:val="005D40F5"/>
    <w:rsid w:val="005D41F6"/>
    <w:rsid w:val="005D43D5"/>
    <w:rsid w:val="005D47F2"/>
    <w:rsid w:val="005D487D"/>
    <w:rsid w:val="005D48B7"/>
    <w:rsid w:val="005D4C16"/>
    <w:rsid w:val="005D4C8F"/>
    <w:rsid w:val="005D4DC4"/>
    <w:rsid w:val="005D4F0E"/>
    <w:rsid w:val="005D4FBC"/>
    <w:rsid w:val="005D524F"/>
    <w:rsid w:val="005D53FC"/>
    <w:rsid w:val="005D5416"/>
    <w:rsid w:val="005D55CC"/>
    <w:rsid w:val="005D5615"/>
    <w:rsid w:val="005D57AE"/>
    <w:rsid w:val="005D599C"/>
    <w:rsid w:val="005D5B78"/>
    <w:rsid w:val="005D5B8F"/>
    <w:rsid w:val="005D5E91"/>
    <w:rsid w:val="005D5FC8"/>
    <w:rsid w:val="005D62AC"/>
    <w:rsid w:val="005D62C0"/>
    <w:rsid w:val="005D6374"/>
    <w:rsid w:val="005D63A6"/>
    <w:rsid w:val="005D63B8"/>
    <w:rsid w:val="005D65BF"/>
    <w:rsid w:val="005D65C5"/>
    <w:rsid w:val="005D65E9"/>
    <w:rsid w:val="005D66D4"/>
    <w:rsid w:val="005D6C4C"/>
    <w:rsid w:val="005D6CDE"/>
    <w:rsid w:val="005D6E0C"/>
    <w:rsid w:val="005D7313"/>
    <w:rsid w:val="005D734B"/>
    <w:rsid w:val="005D7379"/>
    <w:rsid w:val="005D73BE"/>
    <w:rsid w:val="005D75F6"/>
    <w:rsid w:val="005D77AF"/>
    <w:rsid w:val="005D793E"/>
    <w:rsid w:val="005D79DD"/>
    <w:rsid w:val="005D7C9D"/>
    <w:rsid w:val="005D7DF9"/>
    <w:rsid w:val="005D7EC9"/>
    <w:rsid w:val="005D7EDF"/>
    <w:rsid w:val="005E0054"/>
    <w:rsid w:val="005E008F"/>
    <w:rsid w:val="005E03FB"/>
    <w:rsid w:val="005E04E4"/>
    <w:rsid w:val="005E0531"/>
    <w:rsid w:val="005E05DE"/>
    <w:rsid w:val="005E06A7"/>
    <w:rsid w:val="005E072B"/>
    <w:rsid w:val="005E07A3"/>
    <w:rsid w:val="005E0B4C"/>
    <w:rsid w:val="005E0B8D"/>
    <w:rsid w:val="005E0DFE"/>
    <w:rsid w:val="005E0E93"/>
    <w:rsid w:val="005E0ECF"/>
    <w:rsid w:val="005E10D9"/>
    <w:rsid w:val="005E1252"/>
    <w:rsid w:val="005E1284"/>
    <w:rsid w:val="005E13B3"/>
    <w:rsid w:val="005E14FB"/>
    <w:rsid w:val="005E1B86"/>
    <w:rsid w:val="005E1BE4"/>
    <w:rsid w:val="005E1CBB"/>
    <w:rsid w:val="005E1CE3"/>
    <w:rsid w:val="005E1D4F"/>
    <w:rsid w:val="005E1D92"/>
    <w:rsid w:val="005E1E9F"/>
    <w:rsid w:val="005E1F4C"/>
    <w:rsid w:val="005E2023"/>
    <w:rsid w:val="005E2159"/>
    <w:rsid w:val="005E21B8"/>
    <w:rsid w:val="005E2449"/>
    <w:rsid w:val="005E2531"/>
    <w:rsid w:val="005E26A6"/>
    <w:rsid w:val="005E290E"/>
    <w:rsid w:val="005E2AF1"/>
    <w:rsid w:val="005E2BBB"/>
    <w:rsid w:val="005E2E9E"/>
    <w:rsid w:val="005E3268"/>
    <w:rsid w:val="005E3447"/>
    <w:rsid w:val="005E37A4"/>
    <w:rsid w:val="005E38CF"/>
    <w:rsid w:val="005E38E7"/>
    <w:rsid w:val="005E3D2F"/>
    <w:rsid w:val="005E3DC8"/>
    <w:rsid w:val="005E3EEA"/>
    <w:rsid w:val="005E3F27"/>
    <w:rsid w:val="005E44AA"/>
    <w:rsid w:val="005E4554"/>
    <w:rsid w:val="005E45D7"/>
    <w:rsid w:val="005E474D"/>
    <w:rsid w:val="005E4751"/>
    <w:rsid w:val="005E49E5"/>
    <w:rsid w:val="005E4A39"/>
    <w:rsid w:val="005E4AC8"/>
    <w:rsid w:val="005E4B25"/>
    <w:rsid w:val="005E4DDA"/>
    <w:rsid w:val="005E4E0E"/>
    <w:rsid w:val="005E4E9C"/>
    <w:rsid w:val="005E508B"/>
    <w:rsid w:val="005E51A8"/>
    <w:rsid w:val="005E520B"/>
    <w:rsid w:val="005E5216"/>
    <w:rsid w:val="005E5257"/>
    <w:rsid w:val="005E5346"/>
    <w:rsid w:val="005E573F"/>
    <w:rsid w:val="005E588D"/>
    <w:rsid w:val="005E5B49"/>
    <w:rsid w:val="005E5B82"/>
    <w:rsid w:val="005E5E9F"/>
    <w:rsid w:val="005E5FDE"/>
    <w:rsid w:val="005E60BD"/>
    <w:rsid w:val="005E60E3"/>
    <w:rsid w:val="005E6141"/>
    <w:rsid w:val="005E62F1"/>
    <w:rsid w:val="005E631D"/>
    <w:rsid w:val="005E6828"/>
    <w:rsid w:val="005E68D9"/>
    <w:rsid w:val="005E692C"/>
    <w:rsid w:val="005E6A05"/>
    <w:rsid w:val="005E6B61"/>
    <w:rsid w:val="005E6E18"/>
    <w:rsid w:val="005E6FAD"/>
    <w:rsid w:val="005E70B5"/>
    <w:rsid w:val="005E715F"/>
    <w:rsid w:val="005E71EF"/>
    <w:rsid w:val="005E728E"/>
    <w:rsid w:val="005E73ED"/>
    <w:rsid w:val="005E74E2"/>
    <w:rsid w:val="005E74EB"/>
    <w:rsid w:val="005E74F3"/>
    <w:rsid w:val="005E75D2"/>
    <w:rsid w:val="005E788A"/>
    <w:rsid w:val="005E79A7"/>
    <w:rsid w:val="005E7A28"/>
    <w:rsid w:val="005E7B15"/>
    <w:rsid w:val="005E7E21"/>
    <w:rsid w:val="005E7F3F"/>
    <w:rsid w:val="005F01A3"/>
    <w:rsid w:val="005F0234"/>
    <w:rsid w:val="005F0352"/>
    <w:rsid w:val="005F03C4"/>
    <w:rsid w:val="005F0412"/>
    <w:rsid w:val="005F0517"/>
    <w:rsid w:val="005F066C"/>
    <w:rsid w:val="005F085E"/>
    <w:rsid w:val="005F09FA"/>
    <w:rsid w:val="005F0ABB"/>
    <w:rsid w:val="005F0DC0"/>
    <w:rsid w:val="005F0FA8"/>
    <w:rsid w:val="005F0FE7"/>
    <w:rsid w:val="005F10A6"/>
    <w:rsid w:val="005F11C9"/>
    <w:rsid w:val="005F1475"/>
    <w:rsid w:val="005F14EE"/>
    <w:rsid w:val="005F159C"/>
    <w:rsid w:val="005F1614"/>
    <w:rsid w:val="005F1720"/>
    <w:rsid w:val="005F176A"/>
    <w:rsid w:val="005F17A6"/>
    <w:rsid w:val="005F1A8D"/>
    <w:rsid w:val="005F1E7F"/>
    <w:rsid w:val="005F1F16"/>
    <w:rsid w:val="005F208B"/>
    <w:rsid w:val="005F213F"/>
    <w:rsid w:val="005F2505"/>
    <w:rsid w:val="005F25ED"/>
    <w:rsid w:val="005F293B"/>
    <w:rsid w:val="005F2AE6"/>
    <w:rsid w:val="005F2B94"/>
    <w:rsid w:val="005F2BBD"/>
    <w:rsid w:val="005F2E27"/>
    <w:rsid w:val="005F2ECE"/>
    <w:rsid w:val="005F2EFF"/>
    <w:rsid w:val="005F3260"/>
    <w:rsid w:val="005F3584"/>
    <w:rsid w:val="005F3615"/>
    <w:rsid w:val="005F38F8"/>
    <w:rsid w:val="005F3920"/>
    <w:rsid w:val="005F393F"/>
    <w:rsid w:val="005F3B1E"/>
    <w:rsid w:val="005F3EC1"/>
    <w:rsid w:val="005F400D"/>
    <w:rsid w:val="005F4033"/>
    <w:rsid w:val="005F407F"/>
    <w:rsid w:val="005F4372"/>
    <w:rsid w:val="005F45CA"/>
    <w:rsid w:val="005F45D2"/>
    <w:rsid w:val="005F463C"/>
    <w:rsid w:val="005F4697"/>
    <w:rsid w:val="005F477D"/>
    <w:rsid w:val="005F4A1C"/>
    <w:rsid w:val="005F4B35"/>
    <w:rsid w:val="005F4B67"/>
    <w:rsid w:val="005F4B6C"/>
    <w:rsid w:val="005F4B88"/>
    <w:rsid w:val="005F4C71"/>
    <w:rsid w:val="005F4E5E"/>
    <w:rsid w:val="005F4FC4"/>
    <w:rsid w:val="005F515A"/>
    <w:rsid w:val="005F5444"/>
    <w:rsid w:val="005F5563"/>
    <w:rsid w:val="005F580B"/>
    <w:rsid w:val="005F58B2"/>
    <w:rsid w:val="005F58D6"/>
    <w:rsid w:val="005F59BD"/>
    <w:rsid w:val="005F5AF4"/>
    <w:rsid w:val="005F5B83"/>
    <w:rsid w:val="005F5DDF"/>
    <w:rsid w:val="005F5F6F"/>
    <w:rsid w:val="005F614E"/>
    <w:rsid w:val="005F6469"/>
    <w:rsid w:val="005F64BB"/>
    <w:rsid w:val="005F67EC"/>
    <w:rsid w:val="005F686E"/>
    <w:rsid w:val="005F68CD"/>
    <w:rsid w:val="005F6CD8"/>
    <w:rsid w:val="005F6FA3"/>
    <w:rsid w:val="005F6FF7"/>
    <w:rsid w:val="005F7387"/>
    <w:rsid w:val="005F7608"/>
    <w:rsid w:val="005F7807"/>
    <w:rsid w:val="005F78E4"/>
    <w:rsid w:val="005F78EE"/>
    <w:rsid w:val="005F79D3"/>
    <w:rsid w:val="005F7EBD"/>
    <w:rsid w:val="005F7FB1"/>
    <w:rsid w:val="006000DA"/>
    <w:rsid w:val="006002F6"/>
    <w:rsid w:val="00600365"/>
    <w:rsid w:val="00600370"/>
    <w:rsid w:val="0060049E"/>
    <w:rsid w:val="006004AD"/>
    <w:rsid w:val="00600A1F"/>
    <w:rsid w:val="00600AD1"/>
    <w:rsid w:val="00600BF2"/>
    <w:rsid w:val="00600C33"/>
    <w:rsid w:val="00600CB3"/>
    <w:rsid w:val="00600D51"/>
    <w:rsid w:val="00600E32"/>
    <w:rsid w:val="00600E57"/>
    <w:rsid w:val="00600EBD"/>
    <w:rsid w:val="00600F60"/>
    <w:rsid w:val="00601266"/>
    <w:rsid w:val="006014E2"/>
    <w:rsid w:val="00601592"/>
    <w:rsid w:val="006015A9"/>
    <w:rsid w:val="006016FB"/>
    <w:rsid w:val="006019F1"/>
    <w:rsid w:val="00601A1B"/>
    <w:rsid w:val="00601A41"/>
    <w:rsid w:val="00601A85"/>
    <w:rsid w:val="00601AFB"/>
    <w:rsid w:val="00601D3C"/>
    <w:rsid w:val="00601E22"/>
    <w:rsid w:val="00601FAB"/>
    <w:rsid w:val="00602120"/>
    <w:rsid w:val="00602138"/>
    <w:rsid w:val="0060220B"/>
    <w:rsid w:val="0060224D"/>
    <w:rsid w:val="006024DB"/>
    <w:rsid w:val="00602522"/>
    <w:rsid w:val="006025FB"/>
    <w:rsid w:val="00602661"/>
    <w:rsid w:val="00602817"/>
    <w:rsid w:val="00602A6C"/>
    <w:rsid w:val="00602B27"/>
    <w:rsid w:val="00602D17"/>
    <w:rsid w:val="00602DC4"/>
    <w:rsid w:val="00602FD9"/>
    <w:rsid w:val="006037C5"/>
    <w:rsid w:val="006039FC"/>
    <w:rsid w:val="00603BAD"/>
    <w:rsid w:val="00603C94"/>
    <w:rsid w:val="00603FE5"/>
    <w:rsid w:val="00603FF3"/>
    <w:rsid w:val="00604017"/>
    <w:rsid w:val="00604099"/>
    <w:rsid w:val="006040DD"/>
    <w:rsid w:val="0060413E"/>
    <w:rsid w:val="006041E5"/>
    <w:rsid w:val="006044FF"/>
    <w:rsid w:val="006046B1"/>
    <w:rsid w:val="006047EB"/>
    <w:rsid w:val="006049CA"/>
    <w:rsid w:val="006049D9"/>
    <w:rsid w:val="00604A2B"/>
    <w:rsid w:val="00604B33"/>
    <w:rsid w:val="00604B9B"/>
    <w:rsid w:val="00604BF9"/>
    <w:rsid w:val="00604D5D"/>
    <w:rsid w:val="0060506E"/>
    <w:rsid w:val="0060516C"/>
    <w:rsid w:val="00605339"/>
    <w:rsid w:val="00605425"/>
    <w:rsid w:val="00605552"/>
    <w:rsid w:val="0060573C"/>
    <w:rsid w:val="006057D1"/>
    <w:rsid w:val="006058AB"/>
    <w:rsid w:val="006059D9"/>
    <w:rsid w:val="00605A32"/>
    <w:rsid w:val="00605A69"/>
    <w:rsid w:val="00605AD0"/>
    <w:rsid w:val="00605DCB"/>
    <w:rsid w:val="00605F45"/>
    <w:rsid w:val="00605F4D"/>
    <w:rsid w:val="00605F5A"/>
    <w:rsid w:val="00606013"/>
    <w:rsid w:val="00606114"/>
    <w:rsid w:val="00606329"/>
    <w:rsid w:val="00606558"/>
    <w:rsid w:val="006065CF"/>
    <w:rsid w:val="00606683"/>
    <w:rsid w:val="0060678D"/>
    <w:rsid w:val="00606B2F"/>
    <w:rsid w:val="00606BBE"/>
    <w:rsid w:val="00606D59"/>
    <w:rsid w:val="00606D7C"/>
    <w:rsid w:val="00606DC9"/>
    <w:rsid w:val="00606FBC"/>
    <w:rsid w:val="006070B4"/>
    <w:rsid w:val="006070E3"/>
    <w:rsid w:val="0060734D"/>
    <w:rsid w:val="00607383"/>
    <w:rsid w:val="0060748C"/>
    <w:rsid w:val="006074C0"/>
    <w:rsid w:val="0060750D"/>
    <w:rsid w:val="0060752D"/>
    <w:rsid w:val="0060774F"/>
    <w:rsid w:val="006078B4"/>
    <w:rsid w:val="00607B83"/>
    <w:rsid w:val="00607D55"/>
    <w:rsid w:val="00607D8A"/>
    <w:rsid w:val="00607E25"/>
    <w:rsid w:val="00607F0F"/>
    <w:rsid w:val="00607F76"/>
    <w:rsid w:val="00607FDA"/>
    <w:rsid w:val="006101B7"/>
    <w:rsid w:val="0061023D"/>
    <w:rsid w:val="00610291"/>
    <w:rsid w:val="00610294"/>
    <w:rsid w:val="00610581"/>
    <w:rsid w:val="006105C4"/>
    <w:rsid w:val="00610661"/>
    <w:rsid w:val="006107A6"/>
    <w:rsid w:val="006107C7"/>
    <w:rsid w:val="006109A6"/>
    <w:rsid w:val="00610C0E"/>
    <w:rsid w:val="00610FD6"/>
    <w:rsid w:val="006110A6"/>
    <w:rsid w:val="006110F8"/>
    <w:rsid w:val="00611123"/>
    <w:rsid w:val="006111D5"/>
    <w:rsid w:val="006114D8"/>
    <w:rsid w:val="0061179C"/>
    <w:rsid w:val="00611BA5"/>
    <w:rsid w:val="00611BBC"/>
    <w:rsid w:val="00611DED"/>
    <w:rsid w:val="00611E47"/>
    <w:rsid w:val="00611F7F"/>
    <w:rsid w:val="006120F1"/>
    <w:rsid w:val="006122C6"/>
    <w:rsid w:val="00612368"/>
    <w:rsid w:val="006124B3"/>
    <w:rsid w:val="0061266B"/>
    <w:rsid w:val="0061272C"/>
    <w:rsid w:val="00612801"/>
    <w:rsid w:val="006129DB"/>
    <w:rsid w:val="00612A0A"/>
    <w:rsid w:val="00612B0A"/>
    <w:rsid w:val="006131AB"/>
    <w:rsid w:val="00613419"/>
    <w:rsid w:val="006134AE"/>
    <w:rsid w:val="0061360C"/>
    <w:rsid w:val="00613744"/>
    <w:rsid w:val="006137A4"/>
    <w:rsid w:val="00613881"/>
    <w:rsid w:val="006139B0"/>
    <w:rsid w:val="00613B2A"/>
    <w:rsid w:val="00613F75"/>
    <w:rsid w:val="00613FF3"/>
    <w:rsid w:val="006140D0"/>
    <w:rsid w:val="006141AB"/>
    <w:rsid w:val="006141E7"/>
    <w:rsid w:val="0061423C"/>
    <w:rsid w:val="00614525"/>
    <w:rsid w:val="0061458D"/>
    <w:rsid w:val="00614966"/>
    <w:rsid w:val="00614B15"/>
    <w:rsid w:val="00614B7C"/>
    <w:rsid w:val="00614CDD"/>
    <w:rsid w:val="00614D1E"/>
    <w:rsid w:val="00614DE1"/>
    <w:rsid w:val="00614ED3"/>
    <w:rsid w:val="00614EFC"/>
    <w:rsid w:val="00614F8D"/>
    <w:rsid w:val="0061516F"/>
    <w:rsid w:val="006152D0"/>
    <w:rsid w:val="00615428"/>
    <w:rsid w:val="00615683"/>
    <w:rsid w:val="006157D6"/>
    <w:rsid w:val="00615816"/>
    <w:rsid w:val="00615ABF"/>
    <w:rsid w:val="00615C2C"/>
    <w:rsid w:val="0061602D"/>
    <w:rsid w:val="006161EB"/>
    <w:rsid w:val="0061621E"/>
    <w:rsid w:val="00616265"/>
    <w:rsid w:val="006162B4"/>
    <w:rsid w:val="00616489"/>
    <w:rsid w:val="00616505"/>
    <w:rsid w:val="00616533"/>
    <w:rsid w:val="006168D1"/>
    <w:rsid w:val="006168E2"/>
    <w:rsid w:val="006169FA"/>
    <w:rsid w:val="00616B0E"/>
    <w:rsid w:val="00616BAC"/>
    <w:rsid w:val="00616CE3"/>
    <w:rsid w:val="00616D47"/>
    <w:rsid w:val="00616D84"/>
    <w:rsid w:val="00616EA1"/>
    <w:rsid w:val="006171D8"/>
    <w:rsid w:val="00617569"/>
    <w:rsid w:val="00617673"/>
    <w:rsid w:val="00617823"/>
    <w:rsid w:val="006178FE"/>
    <w:rsid w:val="00617918"/>
    <w:rsid w:val="0061793B"/>
    <w:rsid w:val="00617C15"/>
    <w:rsid w:val="00617CEF"/>
    <w:rsid w:val="00617DA9"/>
    <w:rsid w:val="00617F18"/>
    <w:rsid w:val="00617F4D"/>
    <w:rsid w:val="00617F5B"/>
    <w:rsid w:val="00620087"/>
    <w:rsid w:val="006200AD"/>
    <w:rsid w:val="00620213"/>
    <w:rsid w:val="006202C5"/>
    <w:rsid w:val="0062049E"/>
    <w:rsid w:val="00620631"/>
    <w:rsid w:val="006209FE"/>
    <w:rsid w:val="00620A99"/>
    <w:rsid w:val="00620D39"/>
    <w:rsid w:val="00620EB2"/>
    <w:rsid w:val="00620F0F"/>
    <w:rsid w:val="00620FDB"/>
    <w:rsid w:val="006214BD"/>
    <w:rsid w:val="0062162F"/>
    <w:rsid w:val="006216EB"/>
    <w:rsid w:val="00621926"/>
    <w:rsid w:val="00621996"/>
    <w:rsid w:val="00621ACB"/>
    <w:rsid w:val="00621C3F"/>
    <w:rsid w:val="00621D5F"/>
    <w:rsid w:val="00621E11"/>
    <w:rsid w:val="00621F75"/>
    <w:rsid w:val="00622063"/>
    <w:rsid w:val="0062209E"/>
    <w:rsid w:val="006220A4"/>
    <w:rsid w:val="00622236"/>
    <w:rsid w:val="006222AC"/>
    <w:rsid w:val="0062244A"/>
    <w:rsid w:val="0062251B"/>
    <w:rsid w:val="0062263B"/>
    <w:rsid w:val="0062275F"/>
    <w:rsid w:val="0062291F"/>
    <w:rsid w:val="006229CF"/>
    <w:rsid w:val="00622A37"/>
    <w:rsid w:val="00622A7A"/>
    <w:rsid w:val="00622C7C"/>
    <w:rsid w:val="00622D1F"/>
    <w:rsid w:val="00622E84"/>
    <w:rsid w:val="006232E9"/>
    <w:rsid w:val="006233FB"/>
    <w:rsid w:val="00623495"/>
    <w:rsid w:val="00623509"/>
    <w:rsid w:val="0062350F"/>
    <w:rsid w:val="006237AB"/>
    <w:rsid w:val="00623A2E"/>
    <w:rsid w:val="00623CC9"/>
    <w:rsid w:val="00623CCD"/>
    <w:rsid w:val="00623DEF"/>
    <w:rsid w:val="00623DF1"/>
    <w:rsid w:val="0062442E"/>
    <w:rsid w:val="006244AE"/>
    <w:rsid w:val="006244E2"/>
    <w:rsid w:val="00624970"/>
    <w:rsid w:val="006249BD"/>
    <w:rsid w:val="00624AB9"/>
    <w:rsid w:val="00624B17"/>
    <w:rsid w:val="00624B95"/>
    <w:rsid w:val="00624E78"/>
    <w:rsid w:val="00624E7A"/>
    <w:rsid w:val="00624FAD"/>
    <w:rsid w:val="00625070"/>
    <w:rsid w:val="00625324"/>
    <w:rsid w:val="00625622"/>
    <w:rsid w:val="00625832"/>
    <w:rsid w:val="006259D7"/>
    <w:rsid w:val="00625A63"/>
    <w:rsid w:val="00625AF2"/>
    <w:rsid w:val="00625BCD"/>
    <w:rsid w:val="00625C12"/>
    <w:rsid w:val="00625C32"/>
    <w:rsid w:val="00625D78"/>
    <w:rsid w:val="00625EC7"/>
    <w:rsid w:val="00625F16"/>
    <w:rsid w:val="00626051"/>
    <w:rsid w:val="006260A2"/>
    <w:rsid w:val="006260EB"/>
    <w:rsid w:val="00626241"/>
    <w:rsid w:val="00626542"/>
    <w:rsid w:val="006266BD"/>
    <w:rsid w:val="006268FC"/>
    <w:rsid w:val="0062692F"/>
    <w:rsid w:val="00626B33"/>
    <w:rsid w:val="00626C9B"/>
    <w:rsid w:val="006271D2"/>
    <w:rsid w:val="006271D7"/>
    <w:rsid w:val="00627214"/>
    <w:rsid w:val="0062748E"/>
    <w:rsid w:val="0062777F"/>
    <w:rsid w:val="006277E0"/>
    <w:rsid w:val="00627970"/>
    <w:rsid w:val="006279AC"/>
    <w:rsid w:val="00627D1A"/>
    <w:rsid w:val="00627DA5"/>
    <w:rsid w:val="00627EBB"/>
    <w:rsid w:val="006301F6"/>
    <w:rsid w:val="006302ED"/>
    <w:rsid w:val="006303DF"/>
    <w:rsid w:val="006303E8"/>
    <w:rsid w:val="00630992"/>
    <w:rsid w:val="00630A9D"/>
    <w:rsid w:val="00630AF5"/>
    <w:rsid w:val="00630BCE"/>
    <w:rsid w:val="00630C12"/>
    <w:rsid w:val="00630C9A"/>
    <w:rsid w:val="00631018"/>
    <w:rsid w:val="00631208"/>
    <w:rsid w:val="00631239"/>
    <w:rsid w:val="006314AF"/>
    <w:rsid w:val="00631516"/>
    <w:rsid w:val="00631561"/>
    <w:rsid w:val="00631584"/>
    <w:rsid w:val="00631634"/>
    <w:rsid w:val="00631964"/>
    <w:rsid w:val="00631974"/>
    <w:rsid w:val="00631A46"/>
    <w:rsid w:val="00631A5C"/>
    <w:rsid w:val="00631B6A"/>
    <w:rsid w:val="00631B71"/>
    <w:rsid w:val="00631B9B"/>
    <w:rsid w:val="00631BA9"/>
    <w:rsid w:val="00632114"/>
    <w:rsid w:val="0063213B"/>
    <w:rsid w:val="00632358"/>
    <w:rsid w:val="0063249D"/>
    <w:rsid w:val="00632851"/>
    <w:rsid w:val="006328D4"/>
    <w:rsid w:val="006329FF"/>
    <w:rsid w:val="00632C29"/>
    <w:rsid w:val="00632F1E"/>
    <w:rsid w:val="00632FD6"/>
    <w:rsid w:val="00633687"/>
    <w:rsid w:val="006336F4"/>
    <w:rsid w:val="00633797"/>
    <w:rsid w:val="00633F5C"/>
    <w:rsid w:val="006340CC"/>
    <w:rsid w:val="00634254"/>
    <w:rsid w:val="006342D9"/>
    <w:rsid w:val="00634533"/>
    <w:rsid w:val="0063467F"/>
    <w:rsid w:val="006346DC"/>
    <w:rsid w:val="0063489D"/>
    <w:rsid w:val="0063491E"/>
    <w:rsid w:val="00634AC4"/>
    <w:rsid w:val="00634AFC"/>
    <w:rsid w:val="00634C97"/>
    <w:rsid w:val="00634EB2"/>
    <w:rsid w:val="00634F51"/>
    <w:rsid w:val="00635064"/>
    <w:rsid w:val="00635072"/>
    <w:rsid w:val="0063517F"/>
    <w:rsid w:val="00635247"/>
    <w:rsid w:val="006355BB"/>
    <w:rsid w:val="006355EC"/>
    <w:rsid w:val="00635627"/>
    <w:rsid w:val="006356C5"/>
    <w:rsid w:val="00635CC6"/>
    <w:rsid w:val="00635CE5"/>
    <w:rsid w:val="00635D13"/>
    <w:rsid w:val="00635FD5"/>
    <w:rsid w:val="00636028"/>
    <w:rsid w:val="006360F3"/>
    <w:rsid w:val="00636508"/>
    <w:rsid w:val="00636659"/>
    <w:rsid w:val="006366FA"/>
    <w:rsid w:val="006367C0"/>
    <w:rsid w:val="0063687D"/>
    <w:rsid w:val="00636922"/>
    <w:rsid w:val="00636B49"/>
    <w:rsid w:val="006373A3"/>
    <w:rsid w:val="00637534"/>
    <w:rsid w:val="00637866"/>
    <w:rsid w:val="00637B97"/>
    <w:rsid w:val="00637CEF"/>
    <w:rsid w:val="00637D0B"/>
    <w:rsid w:val="00637E42"/>
    <w:rsid w:val="0064012A"/>
    <w:rsid w:val="0064025F"/>
    <w:rsid w:val="0064032C"/>
    <w:rsid w:val="00640354"/>
    <w:rsid w:val="00640367"/>
    <w:rsid w:val="00640558"/>
    <w:rsid w:val="006405C2"/>
    <w:rsid w:val="006405E7"/>
    <w:rsid w:val="0064080F"/>
    <w:rsid w:val="00640B73"/>
    <w:rsid w:val="00640BDD"/>
    <w:rsid w:val="00640C0F"/>
    <w:rsid w:val="00640ECE"/>
    <w:rsid w:val="006410BB"/>
    <w:rsid w:val="00641218"/>
    <w:rsid w:val="00641277"/>
    <w:rsid w:val="00641483"/>
    <w:rsid w:val="00641546"/>
    <w:rsid w:val="00641B5A"/>
    <w:rsid w:val="00641BF0"/>
    <w:rsid w:val="00641D3A"/>
    <w:rsid w:val="00641D43"/>
    <w:rsid w:val="00641D4F"/>
    <w:rsid w:val="006422B0"/>
    <w:rsid w:val="006423D2"/>
    <w:rsid w:val="0064250C"/>
    <w:rsid w:val="00642597"/>
    <w:rsid w:val="0064270D"/>
    <w:rsid w:val="00642A35"/>
    <w:rsid w:val="00642B26"/>
    <w:rsid w:val="00642F69"/>
    <w:rsid w:val="00642FB1"/>
    <w:rsid w:val="00642FF1"/>
    <w:rsid w:val="00643241"/>
    <w:rsid w:val="00643296"/>
    <w:rsid w:val="006432BA"/>
    <w:rsid w:val="0064338F"/>
    <w:rsid w:val="006433DD"/>
    <w:rsid w:val="006434CE"/>
    <w:rsid w:val="006434D2"/>
    <w:rsid w:val="006435BF"/>
    <w:rsid w:val="0064360F"/>
    <w:rsid w:val="0064387F"/>
    <w:rsid w:val="00643957"/>
    <w:rsid w:val="00643BF0"/>
    <w:rsid w:val="00643CB6"/>
    <w:rsid w:val="00643D10"/>
    <w:rsid w:val="00643D31"/>
    <w:rsid w:val="00643F56"/>
    <w:rsid w:val="006440EC"/>
    <w:rsid w:val="0064415B"/>
    <w:rsid w:val="006441D5"/>
    <w:rsid w:val="0064424F"/>
    <w:rsid w:val="0064432F"/>
    <w:rsid w:val="006443C3"/>
    <w:rsid w:val="00644514"/>
    <w:rsid w:val="006445E6"/>
    <w:rsid w:val="0064495D"/>
    <w:rsid w:val="00644A61"/>
    <w:rsid w:val="00644A98"/>
    <w:rsid w:val="00644BD2"/>
    <w:rsid w:val="00644C68"/>
    <w:rsid w:val="00644EBA"/>
    <w:rsid w:val="00644F69"/>
    <w:rsid w:val="00644F7B"/>
    <w:rsid w:val="00645207"/>
    <w:rsid w:val="0064520D"/>
    <w:rsid w:val="00645258"/>
    <w:rsid w:val="006452D5"/>
    <w:rsid w:val="00645640"/>
    <w:rsid w:val="00645663"/>
    <w:rsid w:val="006456BE"/>
    <w:rsid w:val="006456CE"/>
    <w:rsid w:val="006459D3"/>
    <w:rsid w:val="00645C6E"/>
    <w:rsid w:val="00645D7B"/>
    <w:rsid w:val="00645DD8"/>
    <w:rsid w:val="00645E4A"/>
    <w:rsid w:val="00645F7D"/>
    <w:rsid w:val="00646071"/>
    <w:rsid w:val="0064607C"/>
    <w:rsid w:val="006463F6"/>
    <w:rsid w:val="006465B6"/>
    <w:rsid w:val="0064676F"/>
    <w:rsid w:val="006468DE"/>
    <w:rsid w:val="00646989"/>
    <w:rsid w:val="00646A17"/>
    <w:rsid w:val="00646BF3"/>
    <w:rsid w:val="00646C62"/>
    <w:rsid w:val="00646DDB"/>
    <w:rsid w:val="00646DE0"/>
    <w:rsid w:val="00646F87"/>
    <w:rsid w:val="0064709A"/>
    <w:rsid w:val="006470A9"/>
    <w:rsid w:val="006470AB"/>
    <w:rsid w:val="006470D5"/>
    <w:rsid w:val="006471CC"/>
    <w:rsid w:val="006471E7"/>
    <w:rsid w:val="00647225"/>
    <w:rsid w:val="0064763B"/>
    <w:rsid w:val="00647640"/>
    <w:rsid w:val="006476C3"/>
    <w:rsid w:val="0064772C"/>
    <w:rsid w:val="00647827"/>
    <w:rsid w:val="00647886"/>
    <w:rsid w:val="00647CD3"/>
    <w:rsid w:val="00647D01"/>
    <w:rsid w:val="00647D08"/>
    <w:rsid w:val="00647DED"/>
    <w:rsid w:val="00647E91"/>
    <w:rsid w:val="00650214"/>
    <w:rsid w:val="0065046A"/>
    <w:rsid w:val="006506C7"/>
    <w:rsid w:val="0065071C"/>
    <w:rsid w:val="006507E9"/>
    <w:rsid w:val="00650817"/>
    <w:rsid w:val="006508B0"/>
    <w:rsid w:val="0065090F"/>
    <w:rsid w:val="00650996"/>
    <w:rsid w:val="00650BCA"/>
    <w:rsid w:val="00650C2B"/>
    <w:rsid w:val="00651294"/>
    <w:rsid w:val="006513B2"/>
    <w:rsid w:val="0065149B"/>
    <w:rsid w:val="006515FE"/>
    <w:rsid w:val="00651786"/>
    <w:rsid w:val="0065183F"/>
    <w:rsid w:val="0065188D"/>
    <w:rsid w:val="006518F0"/>
    <w:rsid w:val="00651AEA"/>
    <w:rsid w:val="00651E36"/>
    <w:rsid w:val="00651EA3"/>
    <w:rsid w:val="0065202A"/>
    <w:rsid w:val="00652120"/>
    <w:rsid w:val="006523FA"/>
    <w:rsid w:val="00652487"/>
    <w:rsid w:val="006524EA"/>
    <w:rsid w:val="006525D7"/>
    <w:rsid w:val="006525F2"/>
    <w:rsid w:val="00652A57"/>
    <w:rsid w:val="00652AA1"/>
    <w:rsid w:val="00652ADF"/>
    <w:rsid w:val="00652B35"/>
    <w:rsid w:val="00652C12"/>
    <w:rsid w:val="00652FAD"/>
    <w:rsid w:val="00653108"/>
    <w:rsid w:val="00653262"/>
    <w:rsid w:val="006533A2"/>
    <w:rsid w:val="00653410"/>
    <w:rsid w:val="0065352E"/>
    <w:rsid w:val="006539B4"/>
    <w:rsid w:val="00653A0C"/>
    <w:rsid w:val="00653B9F"/>
    <w:rsid w:val="00653BC9"/>
    <w:rsid w:val="00653C02"/>
    <w:rsid w:val="00653C47"/>
    <w:rsid w:val="00653C6D"/>
    <w:rsid w:val="00653EAF"/>
    <w:rsid w:val="00653FAC"/>
    <w:rsid w:val="006540A8"/>
    <w:rsid w:val="006542AB"/>
    <w:rsid w:val="006545AE"/>
    <w:rsid w:val="0065475A"/>
    <w:rsid w:val="00654885"/>
    <w:rsid w:val="0065494A"/>
    <w:rsid w:val="00654B7C"/>
    <w:rsid w:val="00654CA3"/>
    <w:rsid w:val="00654E31"/>
    <w:rsid w:val="006551F0"/>
    <w:rsid w:val="006552F4"/>
    <w:rsid w:val="00655460"/>
    <w:rsid w:val="006554C6"/>
    <w:rsid w:val="0065559A"/>
    <w:rsid w:val="006556BB"/>
    <w:rsid w:val="006556BF"/>
    <w:rsid w:val="006557B0"/>
    <w:rsid w:val="00655B72"/>
    <w:rsid w:val="00655C42"/>
    <w:rsid w:val="00655DB1"/>
    <w:rsid w:val="00655F41"/>
    <w:rsid w:val="00655FF3"/>
    <w:rsid w:val="006561E7"/>
    <w:rsid w:val="006562B0"/>
    <w:rsid w:val="006562F1"/>
    <w:rsid w:val="00656362"/>
    <w:rsid w:val="00656A79"/>
    <w:rsid w:val="00656E38"/>
    <w:rsid w:val="00657057"/>
    <w:rsid w:val="0065737F"/>
    <w:rsid w:val="00657410"/>
    <w:rsid w:val="00657415"/>
    <w:rsid w:val="00657678"/>
    <w:rsid w:val="006576CC"/>
    <w:rsid w:val="00657991"/>
    <w:rsid w:val="00657AF9"/>
    <w:rsid w:val="00657C66"/>
    <w:rsid w:val="00657CC8"/>
    <w:rsid w:val="00657FD8"/>
    <w:rsid w:val="00660078"/>
    <w:rsid w:val="00660183"/>
    <w:rsid w:val="006606AF"/>
    <w:rsid w:val="0066083E"/>
    <w:rsid w:val="00660869"/>
    <w:rsid w:val="00660C12"/>
    <w:rsid w:val="00660D54"/>
    <w:rsid w:val="00660DBE"/>
    <w:rsid w:val="0066101B"/>
    <w:rsid w:val="006610AC"/>
    <w:rsid w:val="0066125E"/>
    <w:rsid w:val="006612B0"/>
    <w:rsid w:val="006613E5"/>
    <w:rsid w:val="0066179E"/>
    <w:rsid w:val="00661947"/>
    <w:rsid w:val="00661C1B"/>
    <w:rsid w:val="00661C38"/>
    <w:rsid w:val="00661E76"/>
    <w:rsid w:val="00661E80"/>
    <w:rsid w:val="0066210F"/>
    <w:rsid w:val="0066258D"/>
    <w:rsid w:val="00662608"/>
    <w:rsid w:val="00662621"/>
    <w:rsid w:val="00662628"/>
    <w:rsid w:val="00662A93"/>
    <w:rsid w:val="00662B50"/>
    <w:rsid w:val="00662C9D"/>
    <w:rsid w:val="00662D1D"/>
    <w:rsid w:val="00662E2D"/>
    <w:rsid w:val="00663122"/>
    <w:rsid w:val="00663240"/>
    <w:rsid w:val="0066334C"/>
    <w:rsid w:val="00663692"/>
    <w:rsid w:val="0066373B"/>
    <w:rsid w:val="00663873"/>
    <w:rsid w:val="00663AD5"/>
    <w:rsid w:val="00663B41"/>
    <w:rsid w:val="00663D4B"/>
    <w:rsid w:val="00663E89"/>
    <w:rsid w:val="0066437F"/>
    <w:rsid w:val="006646EC"/>
    <w:rsid w:val="00664733"/>
    <w:rsid w:val="00664B0F"/>
    <w:rsid w:val="00664DB9"/>
    <w:rsid w:val="00664E08"/>
    <w:rsid w:val="00664E3E"/>
    <w:rsid w:val="00664F40"/>
    <w:rsid w:val="00664F59"/>
    <w:rsid w:val="00664FB6"/>
    <w:rsid w:val="00665141"/>
    <w:rsid w:val="00665427"/>
    <w:rsid w:val="00665480"/>
    <w:rsid w:val="006654D3"/>
    <w:rsid w:val="006655A5"/>
    <w:rsid w:val="00665762"/>
    <w:rsid w:val="00665797"/>
    <w:rsid w:val="006659F7"/>
    <w:rsid w:val="00665C9C"/>
    <w:rsid w:val="00665E18"/>
    <w:rsid w:val="00665F2B"/>
    <w:rsid w:val="0066629F"/>
    <w:rsid w:val="006663DB"/>
    <w:rsid w:val="0066642A"/>
    <w:rsid w:val="00666464"/>
    <w:rsid w:val="00666520"/>
    <w:rsid w:val="00666524"/>
    <w:rsid w:val="00666670"/>
    <w:rsid w:val="006666F1"/>
    <w:rsid w:val="00666A6D"/>
    <w:rsid w:val="00666F16"/>
    <w:rsid w:val="006671D0"/>
    <w:rsid w:val="00667484"/>
    <w:rsid w:val="0066748A"/>
    <w:rsid w:val="0066749F"/>
    <w:rsid w:val="00667934"/>
    <w:rsid w:val="00667A38"/>
    <w:rsid w:val="00667E45"/>
    <w:rsid w:val="00667F15"/>
    <w:rsid w:val="0067009A"/>
    <w:rsid w:val="006700E1"/>
    <w:rsid w:val="0067022E"/>
    <w:rsid w:val="0067035B"/>
    <w:rsid w:val="006703BC"/>
    <w:rsid w:val="00670455"/>
    <w:rsid w:val="00670691"/>
    <w:rsid w:val="006707D2"/>
    <w:rsid w:val="00670877"/>
    <w:rsid w:val="006708AA"/>
    <w:rsid w:val="006709A3"/>
    <w:rsid w:val="00670A6F"/>
    <w:rsid w:val="00670A92"/>
    <w:rsid w:val="00670A94"/>
    <w:rsid w:val="00670E5C"/>
    <w:rsid w:val="00670E5D"/>
    <w:rsid w:val="00670E77"/>
    <w:rsid w:val="00670FD2"/>
    <w:rsid w:val="00670FD5"/>
    <w:rsid w:val="0067107C"/>
    <w:rsid w:val="006710E9"/>
    <w:rsid w:val="00671152"/>
    <w:rsid w:val="006711A0"/>
    <w:rsid w:val="006711CB"/>
    <w:rsid w:val="00671215"/>
    <w:rsid w:val="0067122E"/>
    <w:rsid w:val="0067125C"/>
    <w:rsid w:val="00671316"/>
    <w:rsid w:val="00671350"/>
    <w:rsid w:val="00671560"/>
    <w:rsid w:val="00671598"/>
    <w:rsid w:val="00671ADA"/>
    <w:rsid w:val="00671D65"/>
    <w:rsid w:val="00671E0F"/>
    <w:rsid w:val="00671F61"/>
    <w:rsid w:val="00671FB4"/>
    <w:rsid w:val="0067214D"/>
    <w:rsid w:val="006721EB"/>
    <w:rsid w:val="0067221C"/>
    <w:rsid w:val="0067228C"/>
    <w:rsid w:val="006723CE"/>
    <w:rsid w:val="006723D6"/>
    <w:rsid w:val="00672468"/>
    <w:rsid w:val="00672608"/>
    <w:rsid w:val="00672658"/>
    <w:rsid w:val="0067288D"/>
    <w:rsid w:val="00672953"/>
    <w:rsid w:val="006729FF"/>
    <w:rsid w:val="00672C37"/>
    <w:rsid w:val="00672DE7"/>
    <w:rsid w:val="00672EAC"/>
    <w:rsid w:val="0067341C"/>
    <w:rsid w:val="006734DB"/>
    <w:rsid w:val="00673548"/>
    <w:rsid w:val="0067369E"/>
    <w:rsid w:val="006736B2"/>
    <w:rsid w:val="00673966"/>
    <w:rsid w:val="00673D9C"/>
    <w:rsid w:val="00673DD1"/>
    <w:rsid w:val="00673E8E"/>
    <w:rsid w:val="00673F2E"/>
    <w:rsid w:val="00673F7B"/>
    <w:rsid w:val="00673F83"/>
    <w:rsid w:val="0067404F"/>
    <w:rsid w:val="00674177"/>
    <w:rsid w:val="00674623"/>
    <w:rsid w:val="00674703"/>
    <w:rsid w:val="00674764"/>
    <w:rsid w:val="00674AD2"/>
    <w:rsid w:val="00674BE1"/>
    <w:rsid w:val="00674D94"/>
    <w:rsid w:val="0067535A"/>
    <w:rsid w:val="00675389"/>
    <w:rsid w:val="006753D5"/>
    <w:rsid w:val="00675547"/>
    <w:rsid w:val="00675798"/>
    <w:rsid w:val="00675807"/>
    <w:rsid w:val="00675AEB"/>
    <w:rsid w:val="00675B06"/>
    <w:rsid w:val="00675BD6"/>
    <w:rsid w:val="00675E45"/>
    <w:rsid w:val="00675E52"/>
    <w:rsid w:val="00675EA4"/>
    <w:rsid w:val="00675ECA"/>
    <w:rsid w:val="00675F1B"/>
    <w:rsid w:val="00675FAD"/>
    <w:rsid w:val="00676070"/>
    <w:rsid w:val="00676175"/>
    <w:rsid w:val="00676178"/>
    <w:rsid w:val="006761B0"/>
    <w:rsid w:val="006763B6"/>
    <w:rsid w:val="00676499"/>
    <w:rsid w:val="0067663D"/>
    <w:rsid w:val="00676843"/>
    <w:rsid w:val="00676845"/>
    <w:rsid w:val="00676900"/>
    <w:rsid w:val="00676DB1"/>
    <w:rsid w:val="00676E3E"/>
    <w:rsid w:val="0067710F"/>
    <w:rsid w:val="006771EE"/>
    <w:rsid w:val="00677365"/>
    <w:rsid w:val="006773EF"/>
    <w:rsid w:val="00677581"/>
    <w:rsid w:val="00677665"/>
    <w:rsid w:val="00677F34"/>
    <w:rsid w:val="00677F81"/>
    <w:rsid w:val="00680016"/>
    <w:rsid w:val="0068018B"/>
    <w:rsid w:val="00680202"/>
    <w:rsid w:val="00680331"/>
    <w:rsid w:val="00680376"/>
    <w:rsid w:val="0068049E"/>
    <w:rsid w:val="00680561"/>
    <w:rsid w:val="00680620"/>
    <w:rsid w:val="0068067A"/>
    <w:rsid w:val="00680729"/>
    <w:rsid w:val="0068076E"/>
    <w:rsid w:val="006807B5"/>
    <w:rsid w:val="006807F8"/>
    <w:rsid w:val="006809B6"/>
    <w:rsid w:val="00680A65"/>
    <w:rsid w:val="00680B2D"/>
    <w:rsid w:val="00680BCF"/>
    <w:rsid w:val="00680D59"/>
    <w:rsid w:val="00680E37"/>
    <w:rsid w:val="00680F40"/>
    <w:rsid w:val="00681079"/>
    <w:rsid w:val="00681085"/>
    <w:rsid w:val="00681237"/>
    <w:rsid w:val="006813D5"/>
    <w:rsid w:val="006815BB"/>
    <w:rsid w:val="006815F1"/>
    <w:rsid w:val="006819F4"/>
    <w:rsid w:val="006819FB"/>
    <w:rsid w:val="00681AE5"/>
    <w:rsid w:val="00681C30"/>
    <w:rsid w:val="00681D22"/>
    <w:rsid w:val="00681DAB"/>
    <w:rsid w:val="00681F58"/>
    <w:rsid w:val="00682265"/>
    <w:rsid w:val="00682444"/>
    <w:rsid w:val="00682941"/>
    <w:rsid w:val="00682961"/>
    <w:rsid w:val="00682B23"/>
    <w:rsid w:val="00682DE9"/>
    <w:rsid w:val="00682F50"/>
    <w:rsid w:val="00682FAD"/>
    <w:rsid w:val="00683045"/>
    <w:rsid w:val="006830FB"/>
    <w:rsid w:val="00683314"/>
    <w:rsid w:val="00683897"/>
    <w:rsid w:val="00683E66"/>
    <w:rsid w:val="00683F70"/>
    <w:rsid w:val="00684168"/>
    <w:rsid w:val="006842DC"/>
    <w:rsid w:val="006842E9"/>
    <w:rsid w:val="006843D4"/>
    <w:rsid w:val="006844C6"/>
    <w:rsid w:val="0068470B"/>
    <w:rsid w:val="00684989"/>
    <w:rsid w:val="00684A7F"/>
    <w:rsid w:val="00684A99"/>
    <w:rsid w:val="00684B12"/>
    <w:rsid w:val="00684DDD"/>
    <w:rsid w:val="00684F45"/>
    <w:rsid w:val="00684F5C"/>
    <w:rsid w:val="00684FAA"/>
    <w:rsid w:val="006850F3"/>
    <w:rsid w:val="006851F7"/>
    <w:rsid w:val="006854A6"/>
    <w:rsid w:val="006854C6"/>
    <w:rsid w:val="006855B7"/>
    <w:rsid w:val="006856F7"/>
    <w:rsid w:val="00685752"/>
    <w:rsid w:val="006857E5"/>
    <w:rsid w:val="00685C5D"/>
    <w:rsid w:val="00685C67"/>
    <w:rsid w:val="006860C2"/>
    <w:rsid w:val="006860FD"/>
    <w:rsid w:val="00686182"/>
    <w:rsid w:val="0068619D"/>
    <w:rsid w:val="0068637B"/>
    <w:rsid w:val="00686745"/>
    <w:rsid w:val="006867E8"/>
    <w:rsid w:val="00686852"/>
    <w:rsid w:val="00686AA0"/>
    <w:rsid w:val="00686BA4"/>
    <w:rsid w:val="00686E92"/>
    <w:rsid w:val="00686ECD"/>
    <w:rsid w:val="00687011"/>
    <w:rsid w:val="0068711E"/>
    <w:rsid w:val="006871B0"/>
    <w:rsid w:val="0068728A"/>
    <w:rsid w:val="00687290"/>
    <w:rsid w:val="0068729C"/>
    <w:rsid w:val="00687361"/>
    <w:rsid w:val="006873EF"/>
    <w:rsid w:val="00687496"/>
    <w:rsid w:val="00687678"/>
    <w:rsid w:val="00687829"/>
    <w:rsid w:val="0068791E"/>
    <w:rsid w:val="00687BE7"/>
    <w:rsid w:val="00687D38"/>
    <w:rsid w:val="00687D4B"/>
    <w:rsid w:val="00687DB6"/>
    <w:rsid w:val="006900B3"/>
    <w:rsid w:val="006904F1"/>
    <w:rsid w:val="00690635"/>
    <w:rsid w:val="006908DF"/>
    <w:rsid w:val="00690A68"/>
    <w:rsid w:val="00690B7E"/>
    <w:rsid w:val="00690F15"/>
    <w:rsid w:val="0069105F"/>
    <w:rsid w:val="00691103"/>
    <w:rsid w:val="006911C6"/>
    <w:rsid w:val="006914AC"/>
    <w:rsid w:val="00691512"/>
    <w:rsid w:val="0069160E"/>
    <w:rsid w:val="006916D1"/>
    <w:rsid w:val="006919CA"/>
    <w:rsid w:val="00691E41"/>
    <w:rsid w:val="00691EFD"/>
    <w:rsid w:val="00691F22"/>
    <w:rsid w:val="00691FE8"/>
    <w:rsid w:val="00692179"/>
    <w:rsid w:val="006923E5"/>
    <w:rsid w:val="006923ED"/>
    <w:rsid w:val="0069281A"/>
    <w:rsid w:val="00692C91"/>
    <w:rsid w:val="00692FCA"/>
    <w:rsid w:val="006933B5"/>
    <w:rsid w:val="006937EE"/>
    <w:rsid w:val="006939DD"/>
    <w:rsid w:val="00693ABB"/>
    <w:rsid w:val="00693E13"/>
    <w:rsid w:val="0069412C"/>
    <w:rsid w:val="006941C3"/>
    <w:rsid w:val="006943BC"/>
    <w:rsid w:val="0069444C"/>
    <w:rsid w:val="00694AC1"/>
    <w:rsid w:val="00694C74"/>
    <w:rsid w:val="00694EE2"/>
    <w:rsid w:val="00694F2C"/>
    <w:rsid w:val="0069502A"/>
    <w:rsid w:val="00695033"/>
    <w:rsid w:val="0069519B"/>
    <w:rsid w:val="006952AF"/>
    <w:rsid w:val="006953BC"/>
    <w:rsid w:val="00695407"/>
    <w:rsid w:val="006954FF"/>
    <w:rsid w:val="00695987"/>
    <w:rsid w:val="006959E9"/>
    <w:rsid w:val="00695A2C"/>
    <w:rsid w:val="00695B6B"/>
    <w:rsid w:val="00695D9C"/>
    <w:rsid w:val="00695DB3"/>
    <w:rsid w:val="00695E8E"/>
    <w:rsid w:val="00696084"/>
    <w:rsid w:val="0069629C"/>
    <w:rsid w:val="006962EB"/>
    <w:rsid w:val="006962FE"/>
    <w:rsid w:val="00696412"/>
    <w:rsid w:val="006964C7"/>
    <w:rsid w:val="00696523"/>
    <w:rsid w:val="00696560"/>
    <w:rsid w:val="006965C8"/>
    <w:rsid w:val="0069661F"/>
    <w:rsid w:val="006966B4"/>
    <w:rsid w:val="006968D4"/>
    <w:rsid w:val="00696A6F"/>
    <w:rsid w:val="00696AD3"/>
    <w:rsid w:val="00696AD7"/>
    <w:rsid w:val="00696B3E"/>
    <w:rsid w:val="00696D9F"/>
    <w:rsid w:val="00696EAF"/>
    <w:rsid w:val="00696F66"/>
    <w:rsid w:val="00697213"/>
    <w:rsid w:val="00697575"/>
    <w:rsid w:val="00697915"/>
    <w:rsid w:val="00697B29"/>
    <w:rsid w:val="00697B86"/>
    <w:rsid w:val="00697C43"/>
    <w:rsid w:val="00697D7F"/>
    <w:rsid w:val="00697EE7"/>
    <w:rsid w:val="00697F0D"/>
    <w:rsid w:val="006A00DD"/>
    <w:rsid w:val="006A0386"/>
    <w:rsid w:val="006A03E7"/>
    <w:rsid w:val="006A065A"/>
    <w:rsid w:val="006A0796"/>
    <w:rsid w:val="006A087B"/>
    <w:rsid w:val="006A0A7E"/>
    <w:rsid w:val="006A0B47"/>
    <w:rsid w:val="006A0CA4"/>
    <w:rsid w:val="006A105E"/>
    <w:rsid w:val="006A1068"/>
    <w:rsid w:val="006A13B6"/>
    <w:rsid w:val="006A1439"/>
    <w:rsid w:val="006A14EB"/>
    <w:rsid w:val="006A1632"/>
    <w:rsid w:val="006A1733"/>
    <w:rsid w:val="006A17E0"/>
    <w:rsid w:val="006A1A69"/>
    <w:rsid w:val="006A1C70"/>
    <w:rsid w:val="006A1F1A"/>
    <w:rsid w:val="006A20B3"/>
    <w:rsid w:val="006A222F"/>
    <w:rsid w:val="006A22EC"/>
    <w:rsid w:val="006A23F1"/>
    <w:rsid w:val="006A24E5"/>
    <w:rsid w:val="006A2500"/>
    <w:rsid w:val="006A2510"/>
    <w:rsid w:val="006A25D8"/>
    <w:rsid w:val="006A2711"/>
    <w:rsid w:val="006A27A1"/>
    <w:rsid w:val="006A2864"/>
    <w:rsid w:val="006A2A22"/>
    <w:rsid w:val="006A2C8A"/>
    <w:rsid w:val="006A2CC3"/>
    <w:rsid w:val="006A2D87"/>
    <w:rsid w:val="006A2E22"/>
    <w:rsid w:val="006A2F61"/>
    <w:rsid w:val="006A302A"/>
    <w:rsid w:val="006A3059"/>
    <w:rsid w:val="006A30E3"/>
    <w:rsid w:val="006A327F"/>
    <w:rsid w:val="006A34F3"/>
    <w:rsid w:val="006A3571"/>
    <w:rsid w:val="006A35EF"/>
    <w:rsid w:val="006A379E"/>
    <w:rsid w:val="006A38B7"/>
    <w:rsid w:val="006A3924"/>
    <w:rsid w:val="006A39FA"/>
    <w:rsid w:val="006A3AE6"/>
    <w:rsid w:val="006A3C07"/>
    <w:rsid w:val="006A3C89"/>
    <w:rsid w:val="006A3C93"/>
    <w:rsid w:val="006A3D83"/>
    <w:rsid w:val="006A3D92"/>
    <w:rsid w:val="006A3DA1"/>
    <w:rsid w:val="006A3DE2"/>
    <w:rsid w:val="006A3EC1"/>
    <w:rsid w:val="006A3F7D"/>
    <w:rsid w:val="006A41F5"/>
    <w:rsid w:val="006A4355"/>
    <w:rsid w:val="006A43E6"/>
    <w:rsid w:val="006A441C"/>
    <w:rsid w:val="006A447E"/>
    <w:rsid w:val="006A4511"/>
    <w:rsid w:val="006A481F"/>
    <w:rsid w:val="006A4837"/>
    <w:rsid w:val="006A494E"/>
    <w:rsid w:val="006A4DEE"/>
    <w:rsid w:val="006A4F7F"/>
    <w:rsid w:val="006A511E"/>
    <w:rsid w:val="006A51E4"/>
    <w:rsid w:val="006A5369"/>
    <w:rsid w:val="006A55CD"/>
    <w:rsid w:val="006A5631"/>
    <w:rsid w:val="006A5844"/>
    <w:rsid w:val="006A5BD6"/>
    <w:rsid w:val="006A5D72"/>
    <w:rsid w:val="006A60B5"/>
    <w:rsid w:val="006A614D"/>
    <w:rsid w:val="006A61DF"/>
    <w:rsid w:val="006A62E0"/>
    <w:rsid w:val="006A6392"/>
    <w:rsid w:val="006A6544"/>
    <w:rsid w:val="006A6893"/>
    <w:rsid w:val="006A69AF"/>
    <w:rsid w:val="006A6A9A"/>
    <w:rsid w:val="006A6C16"/>
    <w:rsid w:val="006A6D4E"/>
    <w:rsid w:val="006A6EBF"/>
    <w:rsid w:val="006A73CF"/>
    <w:rsid w:val="006A74B2"/>
    <w:rsid w:val="006A7664"/>
    <w:rsid w:val="006A777C"/>
    <w:rsid w:val="006A797F"/>
    <w:rsid w:val="006A79AC"/>
    <w:rsid w:val="006A7ACD"/>
    <w:rsid w:val="006A7E15"/>
    <w:rsid w:val="006A7E9B"/>
    <w:rsid w:val="006A7F93"/>
    <w:rsid w:val="006A7FF3"/>
    <w:rsid w:val="006B00ED"/>
    <w:rsid w:val="006B0124"/>
    <w:rsid w:val="006B0589"/>
    <w:rsid w:val="006B07CF"/>
    <w:rsid w:val="006B0833"/>
    <w:rsid w:val="006B085B"/>
    <w:rsid w:val="006B0BD3"/>
    <w:rsid w:val="006B0CD2"/>
    <w:rsid w:val="006B0CD4"/>
    <w:rsid w:val="006B0E5B"/>
    <w:rsid w:val="006B0E72"/>
    <w:rsid w:val="006B0EAA"/>
    <w:rsid w:val="006B0EB3"/>
    <w:rsid w:val="006B0EF6"/>
    <w:rsid w:val="006B111A"/>
    <w:rsid w:val="006B1401"/>
    <w:rsid w:val="006B14F8"/>
    <w:rsid w:val="006B15D3"/>
    <w:rsid w:val="006B17F3"/>
    <w:rsid w:val="006B1848"/>
    <w:rsid w:val="006B1938"/>
    <w:rsid w:val="006B1B92"/>
    <w:rsid w:val="006B1DF5"/>
    <w:rsid w:val="006B1EED"/>
    <w:rsid w:val="006B1FD4"/>
    <w:rsid w:val="006B202B"/>
    <w:rsid w:val="006B2050"/>
    <w:rsid w:val="006B2062"/>
    <w:rsid w:val="006B223B"/>
    <w:rsid w:val="006B236F"/>
    <w:rsid w:val="006B23C3"/>
    <w:rsid w:val="006B2504"/>
    <w:rsid w:val="006B25F4"/>
    <w:rsid w:val="006B2734"/>
    <w:rsid w:val="006B274E"/>
    <w:rsid w:val="006B2951"/>
    <w:rsid w:val="006B29B4"/>
    <w:rsid w:val="006B2AC6"/>
    <w:rsid w:val="006B2C90"/>
    <w:rsid w:val="006B2E76"/>
    <w:rsid w:val="006B2E97"/>
    <w:rsid w:val="006B2EFE"/>
    <w:rsid w:val="006B3206"/>
    <w:rsid w:val="006B3379"/>
    <w:rsid w:val="006B33FE"/>
    <w:rsid w:val="006B357A"/>
    <w:rsid w:val="006B3648"/>
    <w:rsid w:val="006B374D"/>
    <w:rsid w:val="006B3851"/>
    <w:rsid w:val="006B391B"/>
    <w:rsid w:val="006B399F"/>
    <w:rsid w:val="006B39B0"/>
    <w:rsid w:val="006B3C57"/>
    <w:rsid w:val="006B3C9F"/>
    <w:rsid w:val="006B3CE4"/>
    <w:rsid w:val="006B3D12"/>
    <w:rsid w:val="006B3E08"/>
    <w:rsid w:val="006B3E1B"/>
    <w:rsid w:val="006B3F00"/>
    <w:rsid w:val="006B43B1"/>
    <w:rsid w:val="006B4648"/>
    <w:rsid w:val="006B46EB"/>
    <w:rsid w:val="006B46EC"/>
    <w:rsid w:val="006B4789"/>
    <w:rsid w:val="006B47A9"/>
    <w:rsid w:val="006B4883"/>
    <w:rsid w:val="006B4AE7"/>
    <w:rsid w:val="006B4C23"/>
    <w:rsid w:val="006B4F81"/>
    <w:rsid w:val="006B5145"/>
    <w:rsid w:val="006B53A7"/>
    <w:rsid w:val="006B540E"/>
    <w:rsid w:val="006B5638"/>
    <w:rsid w:val="006B5748"/>
    <w:rsid w:val="006B5857"/>
    <w:rsid w:val="006B5893"/>
    <w:rsid w:val="006B59AC"/>
    <w:rsid w:val="006B5A5B"/>
    <w:rsid w:val="006B5EFE"/>
    <w:rsid w:val="006B5F2A"/>
    <w:rsid w:val="006B6023"/>
    <w:rsid w:val="006B604B"/>
    <w:rsid w:val="006B6359"/>
    <w:rsid w:val="006B636A"/>
    <w:rsid w:val="006B63A2"/>
    <w:rsid w:val="006B63C4"/>
    <w:rsid w:val="006B67C4"/>
    <w:rsid w:val="006B68B6"/>
    <w:rsid w:val="006B6CF8"/>
    <w:rsid w:val="006B6D1E"/>
    <w:rsid w:val="006B6DAA"/>
    <w:rsid w:val="006B6FA6"/>
    <w:rsid w:val="006B729E"/>
    <w:rsid w:val="006B72DA"/>
    <w:rsid w:val="006B7434"/>
    <w:rsid w:val="006B7549"/>
    <w:rsid w:val="006B7712"/>
    <w:rsid w:val="006B7720"/>
    <w:rsid w:val="006B7796"/>
    <w:rsid w:val="006B782C"/>
    <w:rsid w:val="006B7DA3"/>
    <w:rsid w:val="006B7E3F"/>
    <w:rsid w:val="006B7EDD"/>
    <w:rsid w:val="006B7FDD"/>
    <w:rsid w:val="006C0221"/>
    <w:rsid w:val="006C04FD"/>
    <w:rsid w:val="006C056C"/>
    <w:rsid w:val="006C070D"/>
    <w:rsid w:val="006C0724"/>
    <w:rsid w:val="006C090D"/>
    <w:rsid w:val="006C0CA7"/>
    <w:rsid w:val="006C0CAC"/>
    <w:rsid w:val="006C0DF7"/>
    <w:rsid w:val="006C1037"/>
    <w:rsid w:val="006C10A1"/>
    <w:rsid w:val="006C1218"/>
    <w:rsid w:val="006C1392"/>
    <w:rsid w:val="006C1523"/>
    <w:rsid w:val="006C173D"/>
    <w:rsid w:val="006C18DA"/>
    <w:rsid w:val="006C1960"/>
    <w:rsid w:val="006C1963"/>
    <w:rsid w:val="006C19A3"/>
    <w:rsid w:val="006C1A38"/>
    <w:rsid w:val="006C1DA1"/>
    <w:rsid w:val="006C1DF8"/>
    <w:rsid w:val="006C1E56"/>
    <w:rsid w:val="006C1F36"/>
    <w:rsid w:val="006C20C2"/>
    <w:rsid w:val="006C21A3"/>
    <w:rsid w:val="006C22B9"/>
    <w:rsid w:val="006C236A"/>
    <w:rsid w:val="006C23ED"/>
    <w:rsid w:val="006C2802"/>
    <w:rsid w:val="006C2976"/>
    <w:rsid w:val="006C29C4"/>
    <w:rsid w:val="006C2B39"/>
    <w:rsid w:val="006C2B80"/>
    <w:rsid w:val="006C2BD5"/>
    <w:rsid w:val="006C2ED8"/>
    <w:rsid w:val="006C2EFA"/>
    <w:rsid w:val="006C3201"/>
    <w:rsid w:val="006C320A"/>
    <w:rsid w:val="006C34BA"/>
    <w:rsid w:val="006C3563"/>
    <w:rsid w:val="006C3604"/>
    <w:rsid w:val="006C377F"/>
    <w:rsid w:val="006C3851"/>
    <w:rsid w:val="006C3B91"/>
    <w:rsid w:val="006C4330"/>
    <w:rsid w:val="006C4530"/>
    <w:rsid w:val="006C45B3"/>
    <w:rsid w:val="006C46E1"/>
    <w:rsid w:val="006C483B"/>
    <w:rsid w:val="006C48AF"/>
    <w:rsid w:val="006C49F1"/>
    <w:rsid w:val="006C4AC3"/>
    <w:rsid w:val="006C4C8C"/>
    <w:rsid w:val="006C4E44"/>
    <w:rsid w:val="006C515F"/>
    <w:rsid w:val="006C5199"/>
    <w:rsid w:val="006C524F"/>
    <w:rsid w:val="006C52A2"/>
    <w:rsid w:val="006C5380"/>
    <w:rsid w:val="006C5816"/>
    <w:rsid w:val="006C5888"/>
    <w:rsid w:val="006C58A7"/>
    <w:rsid w:val="006C59AA"/>
    <w:rsid w:val="006C5AB2"/>
    <w:rsid w:val="006C5ABF"/>
    <w:rsid w:val="006C5CB3"/>
    <w:rsid w:val="006C5E28"/>
    <w:rsid w:val="006C5E76"/>
    <w:rsid w:val="006C5F12"/>
    <w:rsid w:val="006C5F87"/>
    <w:rsid w:val="006C5F96"/>
    <w:rsid w:val="006C6070"/>
    <w:rsid w:val="006C6075"/>
    <w:rsid w:val="006C63EE"/>
    <w:rsid w:val="006C64BE"/>
    <w:rsid w:val="006C6541"/>
    <w:rsid w:val="006C655B"/>
    <w:rsid w:val="006C6799"/>
    <w:rsid w:val="006C67DA"/>
    <w:rsid w:val="006C68ED"/>
    <w:rsid w:val="006C68F2"/>
    <w:rsid w:val="006C6C14"/>
    <w:rsid w:val="006C6E0F"/>
    <w:rsid w:val="006C6F7B"/>
    <w:rsid w:val="006C7087"/>
    <w:rsid w:val="006C7097"/>
    <w:rsid w:val="006C72C9"/>
    <w:rsid w:val="006C74C3"/>
    <w:rsid w:val="006C7544"/>
    <w:rsid w:val="006C795D"/>
    <w:rsid w:val="006C79AB"/>
    <w:rsid w:val="006C7AAA"/>
    <w:rsid w:val="006C7AE7"/>
    <w:rsid w:val="006C7B5C"/>
    <w:rsid w:val="006C7C87"/>
    <w:rsid w:val="006C7CFA"/>
    <w:rsid w:val="006C7D39"/>
    <w:rsid w:val="006C7D3C"/>
    <w:rsid w:val="006C7E28"/>
    <w:rsid w:val="006C7FB1"/>
    <w:rsid w:val="006D0030"/>
    <w:rsid w:val="006D00DD"/>
    <w:rsid w:val="006D03B2"/>
    <w:rsid w:val="006D03E6"/>
    <w:rsid w:val="006D04B3"/>
    <w:rsid w:val="006D0736"/>
    <w:rsid w:val="006D099E"/>
    <w:rsid w:val="006D0D00"/>
    <w:rsid w:val="006D0EA4"/>
    <w:rsid w:val="006D0FDE"/>
    <w:rsid w:val="006D1149"/>
    <w:rsid w:val="006D1315"/>
    <w:rsid w:val="006D138D"/>
    <w:rsid w:val="006D142D"/>
    <w:rsid w:val="006D1458"/>
    <w:rsid w:val="006D16FE"/>
    <w:rsid w:val="006D17C6"/>
    <w:rsid w:val="006D1A96"/>
    <w:rsid w:val="006D1B79"/>
    <w:rsid w:val="006D1BC2"/>
    <w:rsid w:val="006D1CB4"/>
    <w:rsid w:val="006D1F05"/>
    <w:rsid w:val="006D1F9E"/>
    <w:rsid w:val="006D2020"/>
    <w:rsid w:val="006D2053"/>
    <w:rsid w:val="006D2099"/>
    <w:rsid w:val="006D2194"/>
    <w:rsid w:val="006D21B9"/>
    <w:rsid w:val="006D2356"/>
    <w:rsid w:val="006D25D6"/>
    <w:rsid w:val="006D265A"/>
    <w:rsid w:val="006D2754"/>
    <w:rsid w:val="006D288A"/>
    <w:rsid w:val="006D297C"/>
    <w:rsid w:val="006D2C44"/>
    <w:rsid w:val="006D2C87"/>
    <w:rsid w:val="006D2CA8"/>
    <w:rsid w:val="006D2D27"/>
    <w:rsid w:val="006D2DB4"/>
    <w:rsid w:val="006D2EFD"/>
    <w:rsid w:val="006D2FAB"/>
    <w:rsid w:val="006D33CF"/>
    <w:rsid w:val="006D359A"/>
    <w:rsid w:val="006D3691"/>
    <w:rsid w:val="006D369C"/>
    <w:rsid w:val="006D36B6"/>
    <w:rsid w:val="006D3D11"/>
    <w:rsid w:val="006D3E53"/>
    <w:rsid w:val="006D3F55"/>
    <w:rsid w:val="006D4017"/>
    <w:rsid w:val="006D4027"/>
    <w:rsid w:val="006D407A"/>
    <w:rsid w:val="006D419C"/>
    <w:rsid w:val="006D430D"/>
    <w:rsid w:val="006D44D4"/>
    <w:rsid w:val="006D4577"/>
    <w:rsid w:val="006D45B1"/>
    <w:rsid w:val="006D45E8"/>
    <w:rsid w:val="006D476F"/>
    <w:rsid w:val="006D47DC"/>
    <w:rsid w:val="006D4840"/>
    <w:rsid w:val="006D49C2"/>
    <w:rsid w:val="006D4ACC"/>
    <w:rsid w:val="006D4D6E"/>
    <w:rsid w:val="006D4D7A"/>
    <w:rsid w:val="006D4DB1"/>
    <w:rsid w:val="006D4DE2"/>
    <w:rsid w:val="006D4E74"/>
    <w:rsid w:val="006D4EB1"/>
    <w:rsid w:val="006D4F1A"/>
    <w:rsid w:val="006D5151"/>
    <w:rsid w:val="006D53B6"/>
    <w:rsid w:val="006D53C5"/>
    <w:rsid w:val="006D5545"/>
    <w:rsid w:val="006D5680"/>
    <w:rsid w:val="006D5A3A"/>
    <w:rsid w:val="006D5A83"/>
    <w:rsid w:val="006D5E7D"/>
    <w:rsid w:val="006D5FF3"/>
    <w:rsid w:val="006D60D9"/>
    <w:rsid w:val="006D6160"/>
    <w:rsid w:val="006D6206"/>
    <w:rsid w:val="006D63A4"/>
    <w:rsid w:val="006D63D0"/>
    <w:rsid w:val="006D6552"/>
    <w:rsid w:val="006D65D4"/>
    <w:rsid w:val="006D6936"/>
    <w:rsid w:val="006D6993"/>
    <w:rsid w:val="006D6C82"/>
    <w:rsid w:val="006D6CBA"/>
    <w:rsid w:val="006D6D84"/>
    <w:rsid w:val="006D6E81"/>
    <w:rsid w:val="006D6FA8"/>
    <w:rsid w:val="006D70B3"/>
    <w:rsid w:val="006D71FC"/>
    <w:rsid w:val="006D7314"/>
    <w:rsid w:val="006D734B"/>
    <w:rsid w:val="006D7426"/>
    <w:rsid w:val="006D7794"/>
    <w:rsid w:val="006D7885"/>
    <w:rsid w:val="006D7AB3"/>
    <w:rsid w:val="006D7D74"/>
    <w:rsid w:val="006D7DE9"/>
    <w:rsid w:val="006D7F1F"/>
    <w:rsid w:val="006E0202"/>
    <w:rsid w:val="006E021E"/>
    <w:rsid w:val="006E02ED"/>
    <w:rsid w:val="006E0425"/>
    <w:rsid w:val="006E0AA9"/>
    <w:rsid w:val="006E0B7D"/>
    <w:rsid w:val="006E0CF2"/>
    <w:rsid w:val="006E0E4E"/>
    <w:rsid w:val="006E1212"/>
    <w:rsid w:val="006E1242"/>
    <w:rsid w:val="006E1316"/>
    <w:rsid w:val="006E136C"/>
    <w:rsid w:val="006E13F7"/>
    <w:rsid w:val="006E1442"/>
    <w:rsid w:val="006E16D1"/>
    <w:rsid w:val="006E16DF"/>
    <w:rsid w:val="006E186A"/>
    <w:rsid w:val="006E189B"/>
    <w:rsid w:val="006E19D4"/>
    <w:rsid w:val="006E19E2"/>
    <w:rsid w:val="006E1A42"/>
    <w:rsid w:val="006E1B11"/>
    <w:rsid w:val="006E1EFB"/>
    <w:rsid w:val="006E1F8B"/>
    <w:rsid w:val="006E1FA0"/>
    <w:rsid w:val="006E201A"/>
    <w:rsid w:val="006E2040"/>
    <w:rsid w:val="006E2133"/>
    <w:rsid w:val="006E21CC"/>
    <w:rsid w:val="006E2226"/>
    <w:rsid w:val="006E2292"/>
    <w:rsid w:val="006E23AA"/>
    <w:rsid w:val="006E2603"/>
    <w:rsid w:val="006E2892"/>
    <w:rsid w:val="006E2912"/>
    <w:rsid w:val="006E2AC4"/>
    <w:rsid w:val="006E2B0E"/>
    <w:rsid w:val="006E2B90"/>
    <w:rsid w:val="006E2B9F"/>
    <w:rsid w:val="006E2BC0"/>
    <w:rsid w:val="006E2BDD"/>
    <w:rsid w:val="006E2C5A"/>
    <w:rsid w:val="006E2CE5"/>
    <w:rsid w:val="006E2D6A"/>
    <w:rsid w:val="006E300F"/>
    <w:rsid w:val="006E3413"/>
    <w:rsid w:val="006E36F7"/>
    <w:rsid w:val="006E37DC"/>
    <w:rsid w:val="006E389F"/>
    <w:rsid w:val="006E3E6E"/>
    <w:rsid w:val="006E3FB5"/>
    <w:rsid w:val="006E3FC9"/>
    <w:rsid w:val="006E4153"/>
    <w:rsid w:val="006E41C9"/>
    <w:rsid w:val="006E4325"/>
    <w:rsid w:val="006E4472"/>
    <w:rsid w:val="006E447D"/>
    <w:rsid w:val="006E4781"/>
    <w:rsid w:val="006E478E"/>
    <w:rsid w:val="006E480F"/>
    <w:rsid w:val="006E499D"/>
    <w:rsid w:val="006E49BF"/>
    <w:rsid w:val="006E49CA"/>
    <w:rsid w:val="006E4A92"/>
    <w:rsid w:val="006E4B7E"/>
    <w:rsid w:val="006E4CD6"/>
    <w:rsid w:val="006E4DBC"/>
    <w:rsid w:val="006E4E0B"/>
    <w:rsid w:val="006E4E9B"/>
    <w:rsid w:val="006E4ED4"/>
    <w:rsid w:val="006E4F58"/>
    <w:rsid w:val="006E5212"/>
    <w:rsid w:val="006E524D"/>
    <w:rsid w:val="006E552B"/>
    <w:rsid w:val="006E584A"/>
    <w:rsid w:val="006E592A"/>
    <w:rsid w:val="006E5B22"/>
    <w:rsid w:val="006E5CD8"/>
    <w:rsid w:val="006E5E4E"/>
    <w:rsid w:val="006E620B"/>
    <w:rsid w:val="006E65CB"/>
    <w:rsid w:val="006E678D"/>
    <w:rsid w:val="006E67A0"/>
    <w:rsid w:val="006E684B"/>
    <w:rsid w:val="006E69F2"/>
    <w:rsid w:val="006E6BA6"/>
    <w:rsid w:val="006E6CB0"/>
    <w:rsid w:val="006E6CB3"/>
    <w:rsid w:val="006E7046"/>
    <w:rsid w:val="006E7129"/>
    <w:rsid w:val="006E7214"/>
    <w:rsid w:val="006E7490"/>
    <w:rsid w:val="006E7696"/>
    <w:rsid w:val="006E769B"/>
    <w:rsid w:val="006E77F2"/>
    <w:rsid w:val="006E787F"/>
    <w:rsid w:val="006E797C"/>
    <w:rsid w:val="006E7D53"/>
    <w:rsid w:val="006E7FB9"/>
    <w:rsid w:val="006F022D"/>
    <w:rsid w:val="006F03F5"/>
    <w:rsid w:val="006F0B16"/>
    <w:rsid w:val="006F0C80"/>
    <w:rsid w:val="006F0D77"/>
    <w:rsid w:val="006F0E2D"/>
    <w:rsid w:val="006F0E3B"/>
    <w:rsid w:val="006F0F9F"/>
    <w:rsid w:val="006F107D"/>
    <w:rsid w:val="006F1129"/>
    <w:rsid w:val="006F11C3"/>
    <w:rsid w:val="006F13D4"/>
    <w:rsid w:val="006F1440"/>
    <w:rsid w:val="006F14D4"/>
    <w:rsid w:val="006F14D6"/>
    <w:rsid w:val="006F14E4"/>
    <w:rsid w:val="006F1552"/>
    <w:rsid w:val="006F1585"/>
    <w:rsid w:val="006F1592"/>
    <w:rsid w:val="006F1778"/>
    <w:rsid w:val="006F1851"/>
    <w:rsid w:val="006F1907"/>
    <w:rsid w:val="006F195A"/>
    <w:rsid w:val="006F1C54"/>
    <w:rsid w:val="006F1CA2"/>
    <w:rsid w:val="006F1D39"/>
    <w:rsid w:val="006F1D51"/>
    <w:rsid w:val="006F200A"/>
    <w:rsid w:val="006F2027"/>
    <w:rsid w:val="006F20E0"/>
    <w:rsid w:val="006F2183"/>
    <w:rsid w:val="006F2233"/>
    <w:rsid w:val="006F2866"/>
    <w:rsid w:val="006F2957"/>
    <w:rsid w:val="006F2A82"/>
    <w:rsid w:val="006F2A8E"/>
    <w:rsid w:val="006F2C5F"/>
    <w:rsid w:val="006F2C72"/>
    <w:rsid w:val="006F2DEC"/>
    <w:rsid w:val="006F2EBD"/>
    <w:rsid w:val="006F3080"/>
    <w:rsid w:val="006F30C1"/>
    <w:rsid w:val="006F32A4"/>
    <w:rsid w:val="006F3364"/>
    <w:rsid w:val="006F399D"/>
    <w:rsid w:val="006F39BA"/>
    <w:rsid w:val="006F3B0F"/>
    <w:rsid w:val="006F3E2C"/>
    <w:rsid w:val="006F429B"/>
    <w:rsid w:val="006F42AC"/>
    <w:rsid w:val="006F44B8"/>
    <w:rsid w:val="006F4872"/>
    <w:rsid w:val="006F4936"/>
    <w:rsid w:val="006F49B3"/>
    <w:rsid w:val="006F4A26"/>
    <w:rsid w:val="006F4EA4"/>
    <w:rsid w:val="006F4F21"/>
    <w:rsid w:val="006F5011"/>
    <w:rsid w:val="006F5097"/>
    <w:rsid w:val="006F52FF"/>
    <w:rsid w:val="006F547F"/>
    <w:rsid w:val="006F5493"/>
    <w:rsid w:val="006F56AE"/>
    <w:rsid w:val="006F56E2"/>
    <w:rsid w:val="006F57E8"/>
    <w:rsid w:val="006F5814"/>
    <w:rsid w:val="006F596C"/>
    <w:rsid w:val="006F5CC4"/>
    <w:rsid w:val="006F5EA6"/>
    <w:rsid w:val="006F5EFD"/>
    <w:rsid w:val="006F5F2C"/>
    <w:rsid w:val="006F5FB4"/>
    <w:rsid w:val="006F6047"/>
    <w:rsid w:val="006F6177"/>
    <w:rsid w:val="006F6207"/>
    <w:rsid w:val="006F65A3"/>
    <w:rsid w:val="006F66C5"/>
    <w:rsid w:val="006F69C5"/>
    <w:rsid w:val="006F6A8D"/>
    <w:rsid w:val="006F6B54"/>
    <w:rsid w:val="006F6BE6"/>
    <w:rsid w:val="006F6F30"/>
    <w:rsid w:val="006F6FF4"/>
    <w:rsid w:val="006F7699"/>
    <w:rsid w:val="006F773C"/>
    <w:rsid w:val="006F7786"/>
    <w:rsid w:val="006F778C"/>
    <w:rsid w:val="006F7793"/>
    <w:rsid w:val="006F785A"/>
    <w:rsid w:val="006F7A35"/>
    <w:rsid w:val="006F7B44"/>
    <w:rsid w:val="006F7C13"/>
    <w:rsid w:val="006F7C99"/>
    <w:rsid w:val="006F7D89"/>
    <w:rsid w:val="006F7E0C"/>
    <w:rsid w:val="006F7E4A"/>
    <w:rsid w:val="006F7ECD"/>
    <w:rsid w:val="007000D7"/>
    <w:rsid w:val="00700250"/>
    <w:rsid w:val="007002E8"/>
    <w:rsid w:val="00700386"/>
    <w:rsid w:val="007006BB"/>
    <w:rsid w:val="007006C5"/>
    <w:rsid w:val="0070080D"/>
    <w:rsid w:val="007008C3"/>
    <w:rsid w:val="007008DD"/>
    <w:rsid w:val="007009CD"/>
    <w:rsid w:val="00700AAE"/>
    <w:rsid w:val="00700B0C"/>
    <w:rsid w:val="00700BC8"/>
    <w:rsid w:val="00700C31"/>
    <w:rsid w:val="00700DB1"/>
    <w:rsid w:val="00700DBB"/>
    <w:rsid w:val="00700DE4"/>
    <w:rsid w:val="00700F42"/>
    <w:rsid w:val="00701301"/>
    <w:rsid w:val="007015F3"/>
    <w:rsid w:val="00701A92"/>
    <w:rsid w:val="00701DF4"/>
    <w:rsid w:val="00701E16"/>
    <w:rsid w:val="00701E58"/>
    <w:rsid w:val="00701E69"/>
    <w:rsid w:val="00702066"/>
    <w:rsid w:val="0070210B"/>
    <w:rsid w:val="00702283"/>
    <w:rsid w:val="007023A5"/>
    <w:rsid w:val="00702543"/>
    <w:rsid w:val="00702790"/>
    <w:rsid w:val="007027D7"/>
    <w:rsid w:val="0070280C"/>
    <w:rsid w:val="00702891"/>
    <w:rsid w:val="00702B04"/>
    <w:rsid w:val="00702B27"/>
    <w:rsid w:val="00702EEB"/>
    <w:rsid w:val="00702F61"/>
    <w:rsid w:val="00703022"/>
    <w:rsid w:val="007030C3"/>
    <w:rsid w:val="007031E6"/>
    <w:rsid w:val="007033AA"/>
    <w:rsid w:val="007034F9"/>
    <w:rsid w:val="007034FE"/>
    <w:rsid w:val="0070353B"/>
    <w:rsid w:val="0070362A"/>
    <w:rsid w:val="007038D0"/>
    <w:rsid w:val="007038FB"/>
    <w:rsid w:val="00703C30"/>
    <w:rsid w:val="00703C3D"/>
    <w:rsid w:val="00703D56"/>
    <w:rsid w:val="00703D70"/>
    <w:rsid w:val="00703DAC"/>
    <w:rsid w:val="00703DE4"/>
    <w:rsid w:val="0070408C"/>
    <w:rsid w:val="007041EF"/>
    <w:rsid w:val="00704250"/>
    <w:rsid w:val="00704251"/>
    <w:rsid w:val="00704439"/>
    <w:rsid w:val="00704524"/>
    <w:rsid w:val="0070487E"/>
    <w:rsid w:val="007049C3"/>
    <w:rsid w:val="007049CF"/>
    <w:rsid w:val="00704AAD"/>
    <w:rsid w:val="00704C11"/>
    <w:rsid w:val="00704CEE"/>
    <w:rsid w:val="00704D93"/>
    <w:rsid w:val="00704DE2"/>
    <w:rsid w:val="00704EA4"/>
    <w:rsid w:val="00704F63"/>
    <w:rsid w:val="0070508A"/>
    <w:rsid w:val="00705127"/>
    <w:rsid w:val="00705178"/>
    <w:rsid w:val="0070549C"/>
    <w:rsid w:val="007054F1"/>
    <w:rsid w:val="007058CF"/>
    <w:rsid w:val="007059AB"/>
    <w:rsid w:val="00705AD3"/>
    <w:rsid w:val="00705B39"/>
    <w:rsid w:val="00705C2F"/>
    <w:rsid w:val="00705E45"/>
    <w:rsid w:val="00705E67"/>
    <w:rsid w:val="00705EDC"/>
    <w:rsid w:val="00705EE5"/>
    <w:rsid w:val="00706150"/>
    <w:rsid w:val="00706175"/>
    <w:rsid w:val="00706306"/>
    <w:rsid w:val="00706324"/>
    <w:rsid w:val="00706337"/>
    <w:rsid w:val="0070667D"/>
    <w:rsid w:val="00706A01"/>
    <w:rsid w:val="00706DF8"/>
    <w:rsid w:val="00706F25"/>
    <w:rsid w:val="00706F96"/>
    <w:rsid w:val="007071D0"/>
    <w:rsid w:val="007071E5"/>
    <w:rsid w:val="007071EF"/>
    <w:rsid w:val="007072B0"/>
    <w:rsid w:val="0070750B"/>
    <w:rsid w:val="00707521"/>
    <w:rsid w:val="0070791D"/>
    <w:rsid w:val="00707923"/>
    <w:rsid w:val="00707D29"/>
    <w:rsid w:val="00707D82"/>
    <w:rsid w:val="00707E05"/>
    <w:rsid w:val="00707ECF"/>
    <w:rsid w:val="00710115"/>
    <w:rsid w:val="007101B1"/>
    <w:rsid w:val="0071028D"/>
    <w:rsid w:val="0071039E"/>
    <w:rsid w:val="007103D1"/>
    <w:rsid w:val="007104D4"/>
    <w:rsid w:val="00710785"/>
    <w:rsid w:val="007107E1"/>
    <w:rsid w:val="00710BF5"/>
    <w:rsid w:val="00710D22"/>
    <w:rsid w:val="00710D2C"/>
    <w:rsid w:val="00710E66"/>
    <w:rsid w:val="00711082"/>
    <w:rsid w:val="00711113"/>
    <w:rsid w:val="00711449"/>
    <w:rsid w:val="0071148B"/>
    <w:rsid w:val="007114E0"/>
    <w:rsid w:val="007119CB"/>
    <w:rsid w:val="00711BF3"/>
    <w:rsid w:val="00711D75"/>
    <w:rsid w:val="00711DB8"/>
    <w:rsid w:val="00712246"/>
    <w:rsid w:val="00712329"/>
    <w:rsid w:val="00712346"/>
    <w:rsid w:val="007123FF"/>
    <w:rsid w:val="0071242D"/>
    <w:rsid w:val="0071249C"/>
    <w:rsid w:val="007125BC"/>
    <w:rsid w:val="007126FC"/>
    <w:rsid w:val="00712716"/>
    <w:rsid w:val="007127C4"/>
    <w:rsid w:val="007127D5"/>
    <w:rsid w:val="007127DE"/>
    <w:rsid w:val="00712C41"/>
    <w:rsid w:val="00712D7D"/>
    <w:rsid w:val="00712F18"/>
    <w:rsid w:val="00712F47"/>
    <w:rsid w:val="0071317C"/>
    <w:rsid w:val="0071329B"/>
    <w:rsid w:val="0071351F"/>
    <w:rsid w:val="0071353A"/>
    <w:rsid w:val="0071358C"/>
    <w:rsid w:val="0071365C"/>
    <w:rsid w:val="007136DB"/>
    <w:rsid w:val="00713775"/>
    <w:rsid w:val="00713799"/>
    <w:rsid w:val="00713B6B"/>
    <w:rsid w:val="00713BA1"/>
    <w:rsid w:val="00713C0F"/>
    <w:rsid w:val="00713DE0"/>
    <w:rsid w:val="00713E1B"/>
    <w:rsid w:val="00713F90"/>
    <w:rsid w:val="007141FD"/>
    <w:rsid w:val="00714280"/>
    <w:rsid w:val="00714715"/>
    <w:rsid w:val="00714916"/>
    <w:rsid w:val="00714A8E"/>
    <w:rsid w:val="00714A9D"/>
    <w:rsid w:val="00714C66"/>
    <w:rsid w:val="00714D4C"/>
    <w:rsid w:val="00714F53"/>
    <w:rsid w:val="00714FC0"/>
    <w:rsid w:val="007152E2"/>
    <w:rsid w:val="00715380"/>
    <w:rsid w:val="007154C4"/>
    <w:rsid w:val="00715757"/>
    <w:rsid w:val="00715901"/>
    <w:rsid w:val="00715908"/>
    <w:rsid w:val="00715934"/>
    <w:rsid w:val="0071597A"/>
    <w:rsid w:val="007159C7"/>
    <w:rsid w:val="00715A57"/>
    <w:rsid w:val="00715EFC"/>
    <w:rsid w:val="00715F1B"/>
    <w:rsid w:val="007162DA"/>
    <w:rsid w:val="0071666C"/>
    <w:rsid w:val="00716AEC"/>
    <w:rsid w:val="00716CAD"/>
    <w:rsid w:val="00716DB5"/>
    <w:rsid w:val="00716F2A"/>
    <w:rsid w:val="00717019"/>
    <w:rsid w:val="0071712B"/>
    <w:rsid w:val="0071718B"/>
    <w:rsid w:val="007172DE"/>
    <w:rsid w:val="007175A3"/>
    <w:rsid w:val="0071764C"/>
    <w:rsid w:val="007176FD"/>
    <w:rsid w:val="007177E1"/>
    <w:rsid w:val="00717A79"/>
    <w:rsid w:val="00717A8B"/>
    <w:rsid w:val="00717BDE"/>
    <w:rsid w:val="00717E7B"/>
    <w:rsid w:val="00717FF7"/>
    <w:rsid w:val="00720383"/>
    <w:rsid w:val="007203AE"/>
    <w:rsid w:val="007204EA"/>
    <w:rsid w:val="00720655"/>
    <w:rsid w:val="007209BE"/>
    <w:rsid w:val="00720BC1"/>
    <w:rsid w:val="00720E54"/>
    <w:rsid w:val="00720E7F"/>
    <w:rsid w:val="00720F2D"/>
    <w:rsid w:val="007212B2"/>
    <w:rsid w:val="007212D7"/>
    <w:rsid w:val="0072135F"/>
    <w:rsid w:val="0072137A"/>
    <w:rsid w:val="00721521"/>
    <w:rsid w:val="007216A3"/>
    <w:rsid w:val="00721806"/>
    <w:rsid w:val="0072182B"/>
    <w:rsid w:val="00721952"/>
    <w:rsid w:val="00721953"/>
    <w:rsid w:val="00721B4E"/>
    <w:rsid w:val="00721DB8"/>
    <w:rsid w:val="00721F86"/>
    <w:rsid w:val="007221F6"/>
    <w:rsid w:val="00722381"/>
    <w:rsid w:val="00722473"/>
    <w:rsid w:val="00722532"/>
    <w:rsid w:val="007225B0"/>
    <w:rsid w:val="00722831"/>
    <w:rsid w:val="00722907"/>
    <w:rsid w:val="00722BF5"/>
    <w:rsid w:val="00722C12"/>
    <w:rsid w:val="0072303D"/>
    <w:rsid w:val="0072348F"/>
    <w:rsid w:val="007238E5"/>
    <w:rsid w:val="00723A46"/>
    <w:rsid w:val="00723B60"/>
    <w:rsid w:val="00723BAC"/>
    <w:rsid w:val="00723BF2"/>
    <w:rsid w:val="00723E37"/>
    <w:rsid w:val="00723E59"/>
    <w:rsid w:val="00723F60"/>
    <w:rsid w:val="00723F76"/>
    <w:rsid w:val="00723F81"/>
    <w:rsid w:val="00724009"/>
    <w:rsid w:val="007242AA"/>
    <w:rsid w:val="007242E2"/>
    <w:rsid w:val="007243DA"/>
    <w:rsid w:val="00724422"/>
    <w:rsid w:val="0072454B"/>
    <w:rsid w:val="00724550"/>
    <w:rsid w:val="007245C4"/>
    <w:rsid w:val="0072477E"/>
    <w:rsid w:val="00724798"/>
    <w:rsid w:val="007248D7"/>
    <w:rsid w:val="00724B89"/>
    <w:rsid w:val="00724C1C"/>
    <w:rsid w:val="00724E9C"/>
    <w:rsid w:val="00725728"/>
    <w:rsid w:val="00725AC4"/>
    <w:rsid w:val="00725BDB"/>
    <w:rsid w:val="00725CC8"/>
    <w:rsid w:val="007260E2"/>
    <w:rsid w:val="00726118"/>
    <w:rsid w:val="007265FA"/>
    <w:rsid w:val="00726659"/>
    <w:rsid w:val="00726760"/>
    <w:rsid w:val="00726954"/>
    <w:rsid w:val="007269FE"/>
    <w:rsid w:val="00726AA4"/>
    <w:rsid w:val="00726BE0"/>
    <w:rsid w:val="00726E27"/>
    <w:rsid w:val="00726E36"/>
    <w:rsid w:val="00726F0D"/>
    <w:rsid w:val="00726FE7"/>
    <w:rsid w:val="00727120"/>
    <w:rsid w:val="00727130"/>
    <w:rsid w:val="0072733F"/>
    <w:rsid w:val="007273C3"/>
    <w:rsid w:val="007274D7"/>
    <w:rsid w:val="007276E7"/>
    <w:rsid w:val="00727815"/>
    <w:rsid w:val="0072799D"/>
    <w:rsid w:val="00727B99"/>
    <w:rsid w:val="00727CA6"/>
    <w:rsid w:val="00727CAB"/>
    <w:rsid w:val="007300E3"/>
    <w:rsid w:val="00730185"/>
    <w:rsid w:val="007301FB"/>
    <w:rsid w:val="0073046A"/>
    <w:rsid w:val="007306BE"/>
    <w:rsid w:val="00730974"/>
    <w:rsid w:val="00730CB4"/>
    <w:rsid w:val="00730E16"/>
    <w:rsid w:val="00730E62"/>
    <w:rsid w:val="00731136"/>
    <w:rsid w:val="00731319"/>
    <w:rsid w:val="00731567"/>
    <w:rsid w:val="00731817"/>
    <w:rsid w:val="00731864"/>
    <w:rsid w:val="007319A9"/>
    <w:rsid w:val="00731A8F"/>
    <w:rsid w:val="00731CA4"/>
    <w:rsid w:val="00731F9B"/>
    <w:rsid w:val="007326A0"/>
    <w:rsid w:val="00732728"/>
    <w:rsid w:val="00732D1A"/>
    <w:rsid w:val="00732EDC"/>
    <w:rsid w:val="00732EDE"/>
    <w:rsid w:val="00732EFF"/>
    <w:rsid w:val="00732FAD"/>
    <w:rsid w:val="007331F3"/>
    <w:rsid w:val="00733326"/>
    <w:rsid w:val="007335AF"/>
    <w:rsid w:val="00733755"/>
    <w:rsid w:val="00733765"/>
    <w:rsid w:val="00733833"/>
    <w:rsid w:val="0073388D"/>
    <w:rsid w:val="00733CAF"/>
    <w:rsid w:val="00733CD0"/>
    <w:rsid w:val="00733CD2"/>
    <w:rsid w:val="00733CF8"/>
    <w:rsid w:val="00733D54"/>
    <w:rsid w:val="00733E9F"/>
    <w:rsid w:val="00733EA1"/>
    <w:rsid w:val="007341CD"/>
    <w:rsid w:val="00734268"/>
    <w:rsid w:val="0073426A"/>
    <w:rsid w:val="007343BA"/>
    <w:rsid w:val="00734616"/>
    <w:rsid w:val="007347D6"/>
    <w:rsid w:val="0073484A"/>
    <w:rsid w:val="00734A96"/>
    <w:rsid w:val="00734B71"/>
    <w:rsid w:val="00734C86"/>
    <w:rsid w:val="00734D17"/>
    <w:rsid w:val="00734E97"/>
    <w:rsid w:val="0073504A"/>
    <w:rsid w:val="0073506B"/>
    <w:rsid w:val="007350BE"/>
    <w:rsid w:val="007350E7"/>
    <w:rsid w:val="007350F3"/>
    <w:rsid w:val="007351A7"/>
    <w:rsid w:val="0073546C"/>
    <w:rsid w:val="0073552B"/>
    <w:rsid w:val="00735556"/>
    <w:rsid w:val="0073561D"/>
    <w:rsid w:val="00735649"/>
    <w:rsid w:val="007356C0"/>
    <w:rsid w:val="00735957"/>
    <w:rsid w:val="00735D48"/>
    <w:rsid w:val="007360D7"/>
    <w:rsid w:val="00736117"/>
    <w:rsid w:val="00736158"/>
    <w:rsid w:val="007365D3"/>
    <w:rsid w:val="007366FF"/>
    <w:rsid w:val="00736705"/>
    <w:rsid w:val="007368C7"/>
    <w:rsid w:val="00736A38"/>
    <w:rsid w:val="00736CE7"/>
    <w:rsid w:val="00736D6A"/>
    <w:rsid w:val="00737272"/>
    <w:rsid w:val="007372D2"/>
    <w:rsid w:val="00737367"/>
    <w:rsid w:val="00737391"/>
    <w:rsid w:val="00737428"/>
    <w:rsid w:val="00737784"/>
    <w:rsid w:val="0073783B"/>
    <w:rsid w:val="00737913"/>
    <w:rsid w:val="00737917"/>
    <w:rsid w:val="00737948"/>
    <w:rsid w:val="00737A9E"/>
    <w:rsid w:val="00737AF9"/>
    <w:rsid w:val="00737CA5"/>
    <w:rsid w:val="00737D65"/>
    <w:rsid w:val="00737DB9"/>
    <w:rsid w:val="00737F0A"/>
    <w:rsid w:val="00737F6B"/>
    <w:rsid w:val="00740030"/>
    <w:rsid w:val="0074010B"/>
    <w:rsid w:val="0074023B"/>
    <w:rsid w:val="0074037A"/>
    <w:rsid w:val="00740451"/>
    <w:rsid w:val="00740741"/>
    <w:rsid w:val="0074097E"/>
    <w:rsid w:val="007409F2"/>
    <w:rsid w:val="00740A5F"/>
    <w:rsid w:val="00740A63"/>
    <w:rsid w:val="00740B3A"/>
    <w:rsid w:val="00740E3A"/>
    <w:rsid w:val="007410C5"/>
    <w:rsid w:val="007414C0"/>
    <w:rsid w:val="00741585"/>
    <w:rsid w:val="0074158A"/>
    <w:rsid w:val="00741707"/>
    <w:rsid w:val="0074171D"/>
    <w:rsid w:val="00741758"/>
    <w:rsid w:val="007417AE"/>
    <w:rsid w:val="00741901"/>
    <w:rsid w:val="007419EA"/>
    <w:rsid w:val="00741AA8"/>
    <w:rsid w:val="00741B38"/>
    <w:rsid w:val="00741C23"/>
    <w:rsid w:val="00741CEB"/>
    <w:rsid w:val="00741E55"/>
    <w:rsid w:val="00741E8F"/>
    <w:rsid w:val="00742061"/>
    <w:rsid w:val="007420F5"/>
    <w:rsid w:val="00742279"/>
    <w:rsid w:val="0074227E"/>
    <w:rsid w:val="0074249D"/>
    <w:rsid w:val="007427B5"/>
    <w:rsid w:val="007428D3"/>
    <w:rsid w:val="00742943"/>
    <w:rsid w:val="00742A3F"/>
    <w:rsid w:val="00742B6E"/>
    <w:rsid w:val="00742DBD"/>
    <w:rsid w:val="00742F27"/>
    <w:rsid w:val="00742FE8"/>
    <w:rsid w:val="00743035"/>
    <w:rsid w:val="00743115"/>
    <w:rsid w:val="00743198"/>
    <w:rsid w:val="007431A9"/>
    <w:rsid w:val="00743354"/>
    <w:rsid w:val="007434C3"/>
    <w:rsid w:val="007438E7"/>
    <w:rsid w:val="00743C03"/>
    <w:rsid w:val="00744039"/>
    <w:rsid w:val="0074412E"/>
    <w:rsid w:val="0074425E"/>
    <w:rsid w:val="00744470"/>
    <w:rsid w:val="007445C2"/>
    <w:rsid w:val="00744691"/>
    <w:rsid w:val="0074469F"/>
    <w:rsid w:val="007446A4"/>
    <w:rsid w:val="00744708"/>
    <w:rsid w:val="0074470D"/>
    <w:rsid w:val="007447C3"/>
    <w:rsid w:val="00744886"/>
    <w:rsid w:val="007448E1"/>
    <w:rsid w:val="007448FE"/>
    <w:rsid w:val="00744A0B"/>
    <w:rsid w:val="00744A4C"/>
    <w:rsid w:val="00744A65"/>
    <w:rsid w:val="00744AB7"/>
    <w:rsid w:val="00744B0F"/>
    <w:rsid w:val="00744BA8"/>
    <w:rsid w:val="00744CF8"/>
    <w:rsid w:val="00744D37"/>
    <w:rsid w:val="00744DE7"/>
    <w:rsid w:val="00744FAD"/>
    <w:rsid w:val="00745149"/>
    <w:rsid w:val="0074516E"/>
    <w:rsid w:val="00745262"/>
    <w:rsid w:val="007453E6"/>
    <w:rsid w:val="00745451"/>
    <w:rsid w:val="0074549D"/>
    <w:rsid w:val="00745611"/>
    <w:rsid w:val="00745631"/>
    <w:rsid w:val="00745710"/>
    <w:rsid w:val="0074576B"/>
    <w:rsid w:val="00745773"/>
    <w:rsid w:val="00745830"/>
    <w:rsid w:val="00745AA4"/>
    <w:rsid w:val="00745B0D"/>
    <w:rsid w:val="00745D9B"/>
    <w:rsid w:val="00745E02"/>
    <w:rsid w:val="0074603D"/>
    <w:rsid w:val="00746049"/>
    <w:rsid w:val="00746137"/>
    <w:rsid w:val="007464F0"/>
    <w:rsid w:val="00746793"/>
    <w:rsid w:val="007467CA"/>
    <w:rsid w:val="00746944"/>
    <w:rsid w:val="007469EA"/>
    <w:rsid w:val="007469EF"/>
    <w:rsid w:val="00746AC2"/>
    <w:rsid w:val="00746D13"/>
    <w:rsid w:val="00746F82"/>
    <w:rsid w:val="00747006"/>
    <w:rsid w:val="00747165"/>
    <w:rsid w:val="007472F8"/>
    <w:rsid w:val="007473EB"/>
    <w:rsid w:val="0074744E"/>
    <w:rsid w:val="007475AC"/>
    <w:rsid w:val="00747809"/>
    <w:rsid w:val="00747944"/>
    <w:rsid w:val="00747B89"/>
    <w:rsid w:val="00747C05"/>
    <w:rsid w:val="00747E47"/>
    <w:rsid w:val="00750182"/>
    <w:rsid w:val="00750275"/>
    <w:rsid w:val="007502A0"/>
    <w:rsid w:val="00750727"/>
    <w:rsid w:val="00750A8C"/>
    <w:rsid w:val="00750F64"/>
    <w:rsid w:val="00750F69"/>
    <w:rsid w:val="00750F79"/>
    <w:rsid w:val="00750F86"/>
    <w:rsid w:val="0075102E"/>
    <w:rsid w:val="007510FC"/>
    <w:rsid w:val="00751467"/>
    <w:rsid w:val="007516FA"/>
    <w:rsid w:val="0075186E"/>
    <w:rsid w:val="007519C2"/>
    <w:rsid w:val="00751A0B"/>
    <w:rsid w:val="00751AC2"/>
    <w:rsid w:val="00751B61"/>
    <w:rsid w:val="00751C30"/>
    <w:rsid w:val="00751D55"/>
    <w:rsid w:val="00751F0E"/>
    <w:rsid w:val="00751F13"/>
    <w:rsid w:val="00751F1A"/>
    <w:rsid w:val="00751F36"/>
    <w:rsid w:val="00751F3A"/>
    <w:rsid w:val="00751F6F"/>
    <w:rsid w:val="00751FFE"/>
    <w:rsid w:val="0075208D"/>
    <w:rsid w:val="007521FD"/>
    <w:rsid w:val="007522AA"/>
    <w:rsid w:val="00752404"/>
    <w:rsid w:val="00752564"/>
    <w:rsid w:val="00752CDD"/>
    <w:rsid w:val="00752DC1"/>
    <w:rsid w:val="00752F66"/>
    <w:rsid w:val="00753282"/>
    <w:rsid w:val="007532AA"/>
    <w:rsid w:val="007532CF"/>
    <w:rsid w:val="00753307"/>
    <w:rsid w:val="007533CD"/>
    <w:rsid w:val="00753437"/>
    <w:rsid w:val="00753442"/>
    <w:rsid w:val="00753486"/>
    <w:rsid w:val="007535DC"/>
    <w:rsid w:val="00753733"/>
    <w:rsid w:val="00753779"/>
    <w:rsid w:val="007537FF"/>
    <w:rsid w:val="007539B2"/>
    <w:rsid w:val="007539DF"/>
    <w:rsid w:val="00753A27"/>
    <w:rsid w:val="00753A84"/>
    <w:rsid w:val="00753C1B"/>
    <w:rsid w:val="00753D6E"/>
    <w:rsid w:val="00753D8B"/>
    <w:rsid w:val="00753E28"/>
    <w:rsid w:val="007542F2"/>
    <w:rsid w:val="007544B1"/>
    <w:rsid w:val="0075454B"/>
    <w:rsid w:val="00754679"/>
    <w:rsid w:val="00754884"/>
    <w:rsid w:val="007548C8"/>
    <w:rsid w:val="007548DB"/>
    <w:rsid w:val="00754914"/>
    <w:rsid w:val="007549BB"/>
    <w:rsid w:val="00754A06"/>
    <w:rsid w:val="00754AD0"/>
    <w:rsid w:val="00754AFC"/>
    <w:rsid w:val="00754D7B"/>
    <w:rsid w:val="00754E8B"/>
    <w:rsid w:val="00755172"/>
    <w:rsid w:val="0075569E"/>
    <w:rsid w:val="00755717"/>
    <w:rsid w:val="00755741"/>
    <w:rsid w:val="007557A1"/>
    <w:rsid w:val="007557D1"/>
    <w:rsid w:val="00755820"/>
    <w:rsid w:val="00755A3A"/>
    <w:rsid w:val="00755AB7"/>
    <w:rsid w:val="00755BFD"/>
    <w:rsid w:val="00755C0F"/>
    <w:rsid w:val="00755CBC"/>
    <w:rsid w:val="00755D61"/>
    <w:rsid w:val="00755D66"/>
    <w:rsid w:val="00755F88"/>
    <w:rsid w:val="00756097"/>
    <w:rsid w:val="00756147"/>
    <w:rsid w:val="0075623D"/>
    <w:rsid w:val="00756542"/>
    <w:rsid w:val="007565D9"/>
    <w:rsid w:val="0075680F"/>
    <w:rsid w:val="0075689C"/>
    <w:rsid w:val="00756AD1"/>
    <w:rsid w:val="00756B45"/>
    <w:rsid w:val="00756E1D"/>
    <w:rsid w:val="00756EA9"/>
    <w:rsid w:val="00756EAC"/>
    <w:rsid w:val="007570A5"/>
    <w:rsid w:val="00757373"/>
    <w:rsid w:val="007573F4"/>
    <w:rsid w:val="00757621"/>
    <w:rsid w:val="007576FA"/>
    <w:rsid w:val="00757795"/>
    <w:rsid w:val="00757DC6"/>
    <w:rsid w:val="00760029"/>
    <w:rsid w:val="007600CB"/>
    <w:rsid w:val="00760117"/>
    <w:rsid w:val="0076019A"/>
    <w:rsid w:val="00760BCB"/>
    <w:rsid w:val="00760C0D"/>
    <w:rsid w:val="00760D0C"/>
    <w:rsid w:val="00760D6F"/>
    <w:rsid w:val="00760DCC"/>
    <w:rsid w:val="007612B5"/>
    <w:rsid w:val="0076178A"/>
    <w:rsid w:val="007618BD"/>
    <w:rsid w:val="007619B7"/>
    <w:rsid w:val="00761BB3"/>
    <w:rsid w:val="00761BD4"/>
    <w:rsid w:val="00761E42"/>
    <w:rsid w:val="00761F07"/>
    <w:rsid w:val="007620BF"/>
    <w:rsid w:val="007621B5"/>
    <w:rsid w:val="00762213"/>
    <w:rsid w:val="007623D4"/>
    <w:rsid w:val="007624BC"/>
    <w:rsid w:val="00762532"/>
    <w:rsid w:val="007625AD"/>
    <w:rsid w:val="007625F6"/>
    <w:rsid w:val="0076273A"/>
    <w:rsid w:val="00762773"/>
    <w:rsid w:val="007628F2"/>
    <w:rsid w:val="007633CF"/>
    <w:rsid w:val="0076340C"/>
    <w:rsid w:val="00763481"/>
    <w:rsid w:val="00763494"/>
    <w:rsid w:val="007635A1"/>
    <w:rsid w:val="00763611"/>
    <w:rsid w:val="0076362E"/>
    <w:rsid w:val="007636E4"/>
    <w:rsid w:val="00763980"/>
    <w:rsid w:val="00763A91"/>
    <w:rsid w:val="00763B51"/>
    <w:rsid w:val="00763C7A"/>
    <w:rsid w:val="00763D66"/>
    <w:rsid w:val="00763EEC"/>
    <w:rsid w:val="00763F87"/>
    <w:rsid w:val="00763FBA"/>
    <w:rsid w:val="007643A4"/>
    <w:rsid w:val="00764425"/>
    <w:rsid w:val="0076447E"/>
    <w:rsid w:val="007646AD"/>
    <w:rsid w:val="0076476C"/>
    <w:rsid w:val="007647E2"/>
    <w:rsid w:val="00764B47"/>
    <w:rsid w:val="00764B9A"/>
    <w:rsid w:val="00764C02"/>
    <w:rsid w:val="00764C4B"/>
    <w:rsid w:val="00764EF6"/>
    <w:rsid w:val="00764F7C"/>
    <w:rsid w:val="007650AE"/>
    <w:rsid w:val="007651F5"/>
    <w:rsid w:val="00765223"/>
    <w:rsid w:val="00765266"/>
    <w:rsid w:val="00765338"/>
    <w:rsid w:val="00765460"/>
    <w:rsid w:val="0076549E"/>
    <w:rsid w:val="0076551F"/>
    <w:rsid w:val="007655F4"/>
    <w:rsid w:val="00765671"/>
    <w:rsid w:val="0076574A"/>
    <w:rsid w:val="00765759"/>
    <w:rsid w:val="0076581B"/>
    <w:rsid w:val="007659DD"/>
    <w:rsid w:val="00765ACF"/>
    <w:rsid w:val="00765B55"/>
    <w:rsid w:val="00765E58"/>
    <w:rsid w:val="00765F61"/>
    <w:rsid w:val="00765FB9"/>
    <w:rsid w:val="0076618D"/>
    <w:rsid w:val="007663CB"/>
    <w:rsid w:val="007664C4"/>
    <w:rsid w:val="00766701"/>
    <w:rsid w:val="0076685D"/>
    <w:rsid w:val="00766965"/>
    <w:rsid w:val="00766A57"/>
    <w:rsid w:val="00766A77"/>
    <w:rsid w:val="00766B60"/>
    <w:rsid w:val="00766D79"/>
    <w:rsid w:val="007671C4"/>
    <w:rsid w:val="00767377"/>
    <w:rsid w:val="007674A4"/>
    <w:rsid w:val="007674E7"/>
    <w:rsid w:val="00767502"/>
    <w:rsid w:val="0076772B"/>
    <w:rsid w:val="00767E2B"/>
    <w:rsid w:val="00767F12"/>
    <w:rsid w:val="00770259"/>
    <w:rsid w:val="007703CB"/>
    <w:rsid w:val="0077040A"/>
    <w:rsid w:val="00770474"/>
    <w:rsid w:val="00770481"/>
    <w:rsid w:val="007708B4"/>
    <w:rsid w:val="007708F3"/>
    <w:rsid w:val="00771136"/>
    <w:rsid w:val="007711B4"/>
    <w:rsid w:val="00771473"/>
    <w:rsid w:val="0077190E"/>
    <w:rsid w:val="00771B14"/>
    <w:rsid w:val="00771F5B"/>
    <w:rsid w:val="00772043"/>
    <w:rsid w:val="00772063"/>
    <w:rsid w:val="007722A1"/>
    <w:rsid w:val="00772504"/>
    <w:rsid w:val="00772731"/>
    <w:rsid w:val="00772743"/>
    <w:rsid w:val="00772793"/>
    <w:rsid w:val="0077286D"/>
    <w:rsid w:val="007728DA"/>
    <w:rsid w:val="00772990"/>
    <w:rsid w:val="00772A29"/>
    <w:rsid w:val="00772A6D"/>
    <w:rsid w:val="00772AE1"/>
    <w:rsid w:val="00772B53"/>
    <w:rsid w:val="00772B70"/>
    <w:rsid w:val="00772C4C"/>
    <w:rsid w:val="00772C8A"/>
    <w:rsid w:val="00772DD2"/>
    <w:rsid w:val="007731FD"/>
    <w:rsid w:val="00773A38"/>
    <w:rsid w:val="00773CA0"/>
    <w:rsid w:val="00773E4F"/>
    <w:rsid w:val="00773EE5"/>
    <w:rsid w:val="00773EEB"/>
    <w:rsid w:val="00774002"/>
    <w:rsid w:val="007741A8"/>
    <w:rsid w:val="007743B8"/>
    <w:rsid w:val="00774437"/>
    <w:rsid w:val="007744E6"/>
    <w:rsid w:val="007746C3"/>
    <w:rsid w:val="007747F4"/>
    <w:rsid w:val="007749F0"/>
    <w:rsid w:val="00774D2C"/>
    <w:rsid w:val="00774EE6"/>
    <w:rsid w:val="00774F4D"/>
    <w:rsid w:val="007752C0"/>
    <w:rsid w:val="0077562B"/>
    <w:rsid w:val="00775804"/>
    <w:rsid w:val="00775829"/>
    <w:rsid w:val="00775878"/>
    <w:rsid w:val="0077590F"/>
    <w:rsid w:val="007759D4"/>
    <w:rsid w:val="00775AF8"/>
    <w:rsid w:val="00775B50"/>
    <w:rsid w:val="00775E22"/>
    <w:rsid w:val="00775F9C"/>
    <w:rsid w:val="00776006"/>
    <w:rsid w:val="00776152"/>
    <w:rsid w:val="00776218"/>
    <w:rsid w:val="007762A2"/>
    <w:rsid w:val="00776380"/>
    <w:rsid w:val="007769E5"/>
    <w:rsid w:val="00776B04"/>
    <w:rsid w:val="00776B4B"/>
    <w:rsid w:val="00776C18"/>
    <w:rsid w:val="00776CAC"/>
    <w:rsid w:val="00776CCC"/>
    <w:rsid w:val="00776D83"/>
    <w:rsid w:val="00776DD7"/>
    <w:rsid w:val="00776E2F"/>
    <w:rsid w:val="0077719F"/>
    <w:rsid w:val="00777386"/>
    <w:rsid w:val="007773EE"/>
    <w:rsid w:val="00777419"/>
    <w:rsid w:val="007775BE"/>
    <w:rsid w:val="007775FF"/>
    <w:rsid w:val="00777803"/>
    <w:rsid w:val="0077782D"/>
    <w:rsid w:val="0077793C"/>
    <w:rsid w:val="007779D1"/>
    <w:rsid w:val="00777B4A"/>
    <w:rsid w:val="00777BE5"/>
    <w:rsid w:val="00777D3B"/>
    <w:rsid w:val="00777E82"/>
    <w:rsid w:val="00780069"/>
    <w:rsid w:val="00780130"/>
    <w:rsid w:val="007801F0"/>
    <w:rsid w:val="0078023A"/>
    <w:rsid w:val="007803B0"/>
    <w:rsid w:val="00780568"/>
    <w:rsid w:val="007805C7"/>
    <w:rsid w:val="007805DE"/>
    <w:rsid w:val="007806EA"/>
    <w:rsid w:val="007806F4"/>
    <w:rsid w:val="00780777"/>
    <w:rsid w:val="00780794"/>
    <w:rsid w:val="007807D1"/>
    <w:rsid w:val="007808ED"/>
    <w:rsid w:val="007808FD"/>
    <w:rsid w:val="00780ABE"/>
    <w:rsid w:val="00780B96"/>
    <w:rsid w:val="00780C49"/>
    <w:rsid w:val="00780CCF"/>
    <w:rsid w:val="00780D5D"/>
    <w:rsid w:val="00780DFA"/>
    <w:rsid w:val="00781139"/>
    <w:rsid w:val="00781192"/>
    <w:rsid w:val="0078135D"/>
    <w:rsid w:val="00781636"/>
    <w:rsid w:val="0078175C"/>
    <w:rsid w:val="00781ABC"/>
    <w:rsid w:val="00781B77"/>
    <w:rsid w:val="00781D70"/>
    <w:rsid w:val="00782156"/>
    <w:rsid w:val="007821C7"/>
    <w:rsid w:val="0078228E"/>
    <w:rsid w:val="00782427"/>
    <w:rsid w:val="0078248D"/>
    <w:rsid w:val="007826E0"/>
    <w:rsid w:val="0078277B"/>
    <w:rsid w:val="0078284D"/>
    <w:rsid w:val="00782856"/>
    <w:rsid w:val="007828A9"/>
    <w:rsid w:val="007828E4"/>
    <w:rsid w:val="0078295A"/>
    <w:rsid w:val="007829B3"/>
    <w:rsid w:val="00782A97"/>
    <w:rsid w:val="00782C47"/>
    <w:rsid w:val="00782F03"/>
    <w:rsid w:val="007831C0"/>
    <w:rsid w:val="0078335B"/>
    <w:rsid w:val="0078366B"/>
    <w:rsid w:val="0078372E"/>
    <w:rsid w:val="0078374D"/>
    <w:rsid w:val="0078376E"/>
    <w:rsid w:val="00783949"/>
    <w:rsid w:val="007839A5"/>
    <w:rsid w:val="00783A56"/>
    <w:rsid w:val="00783AC9"/>
    <w:rsid w:val="00783B27"/>
    <w:rsid w:val="00783CBB"/>
    <w:rsid w:val="00783F8A"/>
    <w:rsid w:val="007840E1"/>
    <w:rsid w:val="007840FD"/>
    <w:rsid w:val="007843CA"/>
    <w:rsid w:val="0078445F"/>
    <w:rsid w:val="007844F1"/>
    <w:rsid w:val="007844F4"/>
    <w:rsid w:val="00784547"/>
    <w:rsid w:val="00784577"/>
    <w:rsid w:val="00784655"/>
    <w:rsid w:val="00784735"/>
    <w:rsid w:val="007848FC"/>
    <w:rsid w:val="00784990"/>
    <w:rsid w:val="00784C7E"/>
    <w:rsid w:val="00785195"/>
    <w:rsid w:val="007851E5"/>
    <w:rsid w:val="00785345"/>
    <w:rsid w:val="007853AD"/>
    <w:rsid w:val="007855A9"/>
    <w:rsid w:val="00785618"/>
    <w:rsid w:val="007856C9"/>
    <w:rsid w:val="00785827"/>
    <w:rsid w:val="00785841"/>
    <w:rsid w:val="0078586A"/>
    <w:rsid w:val="00785966"/>
    <w:rsid w:val="007859C4"/>
    <w:rsid w:val="00785BF1"/>
    <w:rsid w:val="00785C62"/>
    <w:rsid w:val="00785CFD"/>
    <w:rsid w:val="00785DD0"/>
    <w:rsid w:val="00785F25"/>
    <w:rsid w:val="007862A6"/>
    <w:rsid w:val="00786313"/>
    <w:rsid w:val="00786360"/>
    <w:rsid w:val="007864D3"/>
    <w:rsid w:val="00786503"/>
    <w:rsid w:val="007867EB"/>
    <w:rsid w:val="00786C06"/>
    <w:rsid w:val="00786E2D"/>
    <w:rsid w:val="00787089"/>
    <w:rsid w:val="0078710E"/>
    <w:rsid w:val="00787127"/>
    <w:rsid w:val="0078733A"/>
    <w:rsid w:val="00787591"/>
    <w:rsid w:val="00787738"/>
    <w:rsid w:val="007877ED"/>
    <w:rsid w:val="0078783B"/>
    <w:rsid w:val="00787B34"/>
    <w:rsid w:val="00787C95"/>
    <w:rsid w:val="00790024"/>
    <w:rsid w:val="007900A4"/>
    <w:rsid w:val="0079049B"/>
    <w:rsid w:val="007904F7"/>
    <w:rsid w:val="00790509"/>
    <w:rsid w:val="0079057A"/>
    <w:rsid w:val="0079058F"/>
    <w:rsid w:val="0079060B"/>
    <w:rsid w:val="007908B3"/>
    <w:rsid w:val="007909B7"/>
    <w:rsid w:val="00790A20"/>
    <w:rsid w:val="00790A27"/>
    <w:rsid w:val="00790BC5"/>
    <w:rsid w:val="00790BCD"/>
    <w:rsid w:val="00790E26"/>
    <w:rsid w:val="00791181"/>
    <w:rsid w:val="00791234"/>
    <w:rsid w:val="007913CD"/>
    <w:rsid w:val="0079156D"/>
    <w:rsid w:val="007916BC"/>
    <w:rsid w:val="00791779"/>
    <w:rsid w:val="0079189A"/>
    <w:rsid w:val="007919A9"/>
    <w:rsid w:val="00791B8B"/>
    <w:rsid w:val="00791F71"/>
    <w:rsid w:val="00791F9D"/>
    <w:rsid w:val="00791FCD"/>
    <w:rsid w:val="00792343"/>
    <w:rsid w:val="00792651"/>
    <w:rsid w:val="007926C4"/>
    <w:rsid w:val="00792821"/>
    <w:rsid w:val="00792943"/>
    <w:rsid w:val="00792BDC"/>
    <w:rsid w:val="00792BFB"/>
    <w:rsid w:val="00792D8D"/>
    <w:rsid w:val="0079302A"/>
    <w:rsid w:val="0079305F"/>
    <w:rsid w:val="007931CD"/>
    <w:rsid w:val="007931D2"/>
    <w:rsid w:val="00793490"/>
    <w:rsid w:val="007934E0"/>
    <w:rsid w:val="00793504"/>
    <w:rsid w:val="007935C1"/>
    <w:rsid w:val="0079361A"/>
    <w:rsid w:val="0079363A"/>
    <w:rsid w:val="00793699"/>
    <w:rsid w:val="00793934"/>
    <w:rsid w:val="00793CA5"/>
    <w:rsid w:val="00793D4D"/>
    <w:rsid w:val="00793FD8"/>
    <w:rsid w:val="00794109"/>
    <w:rsid w:val="007942B1"/>
    <w:rsid w:val="00794658"/>
    <w:rsid w:val="007946BD"/>
    <w:rsid w:val="00794AE8"/>
    <w:rsid w:val="00794B66"/>
    <w:rsid w:val="00794BBC"/>
    <w:rsid w:val="00794C38"/>
    <w:rsid w:val="00794CBB"/>
    <w:rsid w:val="00794E1F"/>
    <w:rsid w:val="007950D4"/>
    <w:rsid w:val="00795169"/>
    <w:rsid w:val="00795171"/>
    <w:rsid w:val="0079525F"/>
    <w:rsid w:val="00795587"/>
    <w:rsid w:val="0079563F"/>
    <w:rsid w:val="007957CC"/>
    <w:rsid w:val="00795A97"/>
    <w:rsid w:val="00795BCA"/>
    <w:rsid w:val="00795D0B"/>
    <w:rsid w:val="00795D4D"/>
    <w:rsid w:val="00795E27"/>
    <w:rsid w:val="00795EA8"/>
    <w:rsid w:val="00795EAB"/>
    <w:rsid w:val="007960C0"/>
    <w:rsid w:val="00796135"/>
    <w:rsid w:val="0079617A"/>
    <w:rsid w:val="0079645C"/>
    <w:rsid w:val="007964FD"/>
    <w:rsid w:val="00796694"/>
    <w:rsid w:val="0079670A"/>
    <w:rsid w:val="00796B1F"/>
    <w:rsid w:val="00796F89"/>
    <w:rsid w:val="00797175"/>
    <w:rsid w:val="0079732C"/>
    <w:rsid w:val="0079760C"/>
    <w:rsid w:val="007976F5"/>
    <w:rsid w:val="00797713"/>
    <w:rsid w:val="0079777C"/>
    <w:rsid w:val="007978FB"/>
    <w:rsid w:val="00797995"/>
    <w:rsid w:val="00797AA6"/>
    <w:rsid w:val="00797AE4"/>
    <w:rsid w:val="00797C8C"/>
    <w:rsid w:val="00797D36"/>
    <w:rsid w:val="00797DE7"/>
    <w:rsid w:val="00797EEF"/>
    <w:rsid w:val="00797F6F"/>
    <w:rsid w:val="007A067C"/>
    <w:rsid w:val="007A0984"/>
    <w:rsid w:val="007A0AE2"/>
    <w:rsid w:val="007A0B51"/>
    <w:rsid w:val="007A0DB6"/>
    <w:rsid w:val="007A0E04"/>
    <w:rsid w:val="007A0E95"/>
    <w:rsid w:val="007A109E"/>
    <w:rsid w:val="007A131E"/>
    <w:rsid w:val="007A1724"/>
    <w:rsid w:val="007A196E"/>
    <w:rsid w:val="007A1B1A"/>
    <w:rsid w:val="007A1C1F"/>
    <w:rsid w:val="007A1D4F"/>
    <w:rsid w:val="007A1D70"/>
    <w:rsid w:val="007A1E57"/>
    <w:rsid w:val="007A1F74"/>
    <w:rsid w:val="007A21A4"/>
    <w:rsid w:val="007A2280"/>
    <w:rsid w:val="007A22A9"/>
    <w:rsid w:val="007A2781"/>
    <w:rsid w:val="007A27D2"/>
    <w:rsid w:val="007A298F"/>
    <w:rsid w:val="007A2990"/>
    <w:rsid w:val="007A29A6"/>
    <w:rsid w:val="007A29D4"/>
    <w:rsid w:val="007A29EC"/>
    <w:rsid w:val="007A2C4F"/>
    <w:rsid w:val="007A2D64"/>
    <w:rsid w:val="007A2DC3"/>
    <w:rsid w:val="007A2EE9"/>
    <w:rsid w:val="007A2F1E"/>
    <w:rsid w:val="007A31C5"/>
    <w:rsid w:val="007A3252"/>
    <w:rsid w:val="007A3258"/>
    <w:rsid w:val="007A33F9"/>
    <w:rsid w:val="007A34AE"/>
    <w:rsid w:val="007A3609"/>
    <w:rsid w:val="007A36EF"/>
    <w:rsid w:val="007A3773"/>
    <w:rsid w:val="007A3795"/>
    <w:rsid w:val="007A3846"/>
    <w:rsid w:val="007A389B"/>
    <w:rsid w:val="007A389E"/>
    <w:rsid w:val="007A3924"/>
    <w:rsid w:val="007A3944"/>
    <w:rsid w:val="007A3A02"/>
    <w:rsid w:val="007A3A6D"/>
    <w:rsid w:val="007A3B76"/>
    <w:rsid w:val="007A3B7F"/>
    <w:rsid w:val="007A4185"/>
    <w:rsid w:val="007A4242"/>
    <w:rsid w:val="007A42B2"/>
    <w:rsid w:val="007A42D0"/>
    <w:rsid w:val="007A43F1"/>
    <w:rsid w:val="007A4595"/>
    <w:rsid w:val="007A471A"/>
    <w:rsid w:val="007A493E"/>
    <w:rsid w:val="007A4949"/>
    <w:rsid w:val="007A4BAD"/>
    <w:rsid w:val="007A4EB2"/>
    <w:rsid w:val="007A5083"/>
    <w:rsid w:val="007A50F3"/>
    <w:rsid w:val="007A5105"/>
    <w:rsid w:val="007A52DB"/>
    <w:rsid w:val="007A54E6"/>
    <w:rsid w:val="007A567A"/>
    <w:rsid w:val="007A5A45"/>
    <w:rsid w:val="007A5A4B"/>
    <w:rsid w:val="007A5CDB"/>
    <w:rsid w:val="007A5F9C"/>
    <w:rsid w:val="007A5FE6"/>
    <w:rsid w:val="007A6183"/>
    <w:rsid w:val="007A62C9"/>
    <w:rsid w:val="007A6706"/>
    <w:rsid w:val="007A6781"/>
    <w:rsid w:val="007A6A3A"/>
    <w:rsid w:val="007A6A4A"/>
    <w:rsid w:val="007A6A7C"/>
    <w:rsid w:val="007A6AC6"/>
    <w:rsid w:val="007A6B28"/>
    <w:rsid w:val="007A6B9F"/>
    <w:rsid w:val="007A6CCB"/>
    <w:rsid w:val="007A6E3D"/>
    <w:rsid w:val="007A6EED"/>
    <w:rsid w:val="007A6F11"/>
    <w:rsid w:val="007A6FF9"/>
    <w:rsid w:val="007A7113"/>
    <w:rsid w:val="007A714C"/>
    <w:rsid w:val="007A72D1"/>
    <w:rsid w:val="007A7597"/>
    <w:rsid w:val="007A76BF"/>
    <w:rsid w:val="007A7747"/>
    <w:rsid w:val="007A7770"/>
    <w:rsid w:val="007A77D4"/>
    <w:rsid w:val="007A7A6A"/>
    <w:rsid w:val="007A7D54"/>
    <w:rsid w:val="007A7F25"/>
    <w:rsid w:val="007A7F54"/>
    <w:rsid w:val="007B0202"/>
    <w:rsid w:val="007B031E"/>
    <w:rsid w:val="007B04CC"/>
    <w:rsid w:val="007B0534"/>
    <w:rsid w:val="007B0852"/>
    <w:rsid w:val="007B0DBD"/>
    <w:rsid w:val="007B1879"/>
    <w:rsid w:val="007B1A6F"/>
    <w:rsid w:val="007B1ABA"/>
    <w:rsid w:val="007B2212"/>
    <w:rsid w:val="007B2400"/>
    <w:rsid w:val="007B25EB"/>
    <w:rsid w:val="007B2698"/>
    <w:rsid w:val="007B2A2B"/>
    <w:rsid w:val="007B2D21"/>
    <w:rsid w:val="007B2F0C"/>
    <w:rsid w:val="007B2F2F"/>
    <w:rsid w:val="007B2F8D"/>
    <w:rsid w:val="007B2FE2"/>
    <w:rsid w:val="007B3097"/>
    <w:rsid w:val="007B30B2"/>
    <w:rsid w:val="007B3168"/>
    <w:rsid w:val="007B32A7"/>
    <w:rsid w:val="007B32B9"/>
    <w:rsid w:val="007B32BB"/>
    <w:rsid w:val="007B33F8"/>
    <w:rsid w:val="007B3481"/>
    <w:rsid w:val="007B3C22"/>
    <w:rsid w:val="007B3D5E"/>
    <w:rsid w:val="007B3ED2"/>
    <w:rsid w:val="007B3FCA"/>
    <w:rsid w:val="007B3FFD"/>
    <w:rsid w:val="007B4381"/>
    <w:rsid w:val="007B43D0"/>
    <w:rsid w:val="007B43D2"/>
    <w:rsid w:val="007B43D9"/>
    <w:rsid w:val="007B444B"/>
    <w:rsid w:val="007B444E"/>
    <w:rsid w:val="007B45DF"/>
    <w:rsid w:val="007B4699"/>
    <w:rsid w:val="007B474F"/>
    <w:rsid w:val="007B47F5"/>
    <w:rsid w:val="007B4925"/>
    <w:rsid w:val="007B4AA0"/>
    <w:rsid w:val="007B4AF7"/>
    <w:rsid w:val="007B4B4B"/>
    <w:rsid w:val="007B4BAD"/>
    <w:rsid w:val="007B4DCD"/>
    <w:rsid w:val="007B501D"/>
    <w:rsid w:val="007B5262"/>
    <w:rsid w:val="007B548D"/>
    <w:rsid w:val="007B57A2"/>
    <w:rsid w:val="007B57F5"/>
    <w:rsid w:val="007B5858"/>
    <w:rsid w:val="007B5882"/>
    <w:rsid w:val="007B5962"/>
    <w:rsid w:val="007B5A6A"/>
    <w:rsid w:val="007B5C37"/>
    <w:rsid w:val="007B5C61"/>
    <w:rsid w:val="007B5D99"/>
    <w:rsid w:val="007B5FB7"/>
    <w:rsid w:val="007B6042"/>
    <w:rsid w:val="007B61A4"/>
    <w:rsid w:val="007B622B"/>
    <w:rsid w:val="007B648B"/>
    <w:rsid w:val="007B64BE"/>
    <w:rsid w:val="007B66A6"/>
    <w:rsid w:val="007B6727"/>
    <w:rsid w:val="007B67D7"/>
    <w:rsid w:val="007B68CE"/>
    <w:rsid w:val="007B6905"/>
    <w:rsid w:val="007B6A5D"/>
    <w:rsid w:val="007B6B80"/>
    <w:rsid w:val="007B6D2A"/>
    <w:rsid w:val="007B6F63"/>
    <w:rsid w:val="007B6F9C"/>
    <w:rsid w:val="007B7044"/>
    <w:rsid w:val="007B7052"/>
    <w:rsid w:val="007B7235"/>
    <w:rsid w:val="007B72EB"/>
    <w:rsid w:val="007B74DD"/>
    <w:rsid w:val="007B7889"/>
    <w:rsid w:val="007B793C"/>
    <w:rsid w:val="007B7A66"/>
    <w:rsid w:val="007B7A67"/>
    <w:rsid w:val="007B7C71"/>
    <w:rsid w:val="007B7CC5"/>
    <w:rsid w:val="007B7FC0"/>
    <w:rsid w:val="007B7FF4"/>
    <w:rsid w:val="007C000E"/>
    <w:rsid w:val="007C0036"/>
    <w:rsid w:val="007C005B"/>
    <w:rsid w:val="007C0185"/>
    <w:rsid w:val="007C046D"/>
    <w:rsid w:val="007C04A4"/>
    <w:rsid w:val="007C0518"/>
    <w:rsid w:val="007C052F"/>
    <w:rsid w:val="007C06C9"/>
    <w:rsid w:val="007C0749"/>
    <w:rsid w:val="007C079F"/>
    <w:rsid w:val="007C0AE8"/>
    <w:rsid w:val="007C10B6"/>
    <w:rsid w:val="007C127A"/>
    <w:rsid w:val="007C13D3"/>
    <w:rsid w:val="007C1504"/>
    <w:rsid w:val="007C1726"/>
    <w:rsid w:val="007C1766"/>
    <w:rsid w:val="007C182A"/>
    <w:rsid w:val="007C185D"/>
    <w:rsid w:val="007C1987"/>
    <w:rsid w:val="007C1D86"/>
    <w:rsid w:val="007C1E09"/>
    <w:rsid w:val="007C1F56"/>
    <w:rsid w:val="007C2185"/>
    <w:rsid w:val="007C21C1"/>
    <w:rsid w:val="007C2261"/>
    <w:rsid w:val="007C23E5"/>
    <w:rsid w:val="007C2445"/>
    <w:rsid w:val="007C25A2"/>
    <w:rsid w:val="007C27AC"/>
    <w:rsid w:val="007C287F"/>
    <w:rsid w:val="007C29FB"/>
    <w:rsid w:val="007C2ACC"/>
    <w:rsid w:val="007C2CAD"/>
    <w:rsid w:val="007C2CD7"/>
    <w:rsid w:val="007C2DD3"/>
    <w:rsid w:val="007C321B"/>
    <w:rsid w:val="007C3532"/>
    <w:rsid w:val="007C35AF"/>
    <w:rsid w:val="007C35EB"/>
    <w:rsid w:val="007C3607"/>
    <w:rsid w:val="007C3639"/>
    <w:rsid w:val="007C3A52"/>
    <w:rsid w:val="007C3A94"/>
    <w:rsid w:val="007C3B9E"/>
    <w:rsid w:val="007C3DCB"/>
    <w:rsid w:val="007C3EA0"/>
    <w:rsid w:val="007C3F04"/>
    <w:rsid w:val="007C4002"/>
    <w:rsid w:val="007C4318"/>
    <w:rsid w:val="007C441F"/>
    <w:rsid w:val="007C44E9"/>
    <w:rsid w:val="007C4551"/>
    <w:rsid w:val="007C45C4"/>
    <w:rsid w:val="007C45FC"/>
    <w:rsid w:val="007C46C3"/>
    <w:rsid w:val="007C476A"/>
    <w:rsid w:val="007C4AF6"/>
    <w:rsid w:val="007C4D00"/>
    <w:rsid w:val="007C4D32"/>
    <w:rsid w:val="007C4E4A"/>
    <w:rsid w:val="007C502A"/>
    <w:rsid w:val="007C53E8"/>
    <w:rsid w:val="007C5605"/>
    <w:rsid w:val="007C567C"/>
    <w:rsid w:val="007C576B"/>
    <w:rsid w:val="007C57C5"/>
    <w:rsid w:val="007C57E0"/>
    <w:rsid w:val="007C581C"/>
    <w:rsid w:val="007C5A17"/>
    <w:rsid w:val="007C6148"/>
    <w:rsid w:val="007C645D"/>
    <w:rsid w:val="007C6615"/>
    <w:rsid w:val="007C696A"/>
    <w:rsid w:val="007C6BB1"/>
    <w:rsid w:val="007C6CB7"/>
    <w:rsid w:val="007C6CE2"/>
    <w:rsid w:val="007C6E71"/>
    <w:rsid w:val="007C727E"/>
    <w:rsid w:val="007C733C"/>
    <w:rsid w:val="007C73BD"/>
    <w:rsid w:val="007C73E0"/>
    <w:rsid w:val="007C74CD"/>
    <w:rsid w:val="007C7785"/>
    <w:rsid w:val="007C77B9"/>
    <w:rsid w:val="007C7DC7"/>
    <w:rsid w:val="007C7EEF"/>
    <w:rsid w:val="007C7FAD"/>
    <w:rsid w:val="007D0231"/>
    <w:rsid w:val="007D04C8"/>
    <w:rsid w:val="007D0775"/>
    <w:rsid w:val="007D077F"/>
    <w:rsid w:val="007D07ED"/>
    <w:rsid w:val="007D0841"/>
    <w:rsid w:val="007D0BC4"/>
    <w:rsid w:val="007D0C0F"/>
    <w:rsid w:val="007D0CC0"/>
    <w:rsid w:val="007D0EC8"/>
    <w:rsid w:val="007D0F1B"/>
    <w:rsid w:val="007D1215"/>
    <w:rsid w:val="007D1256"/>
    <w:rsid w:val="007D1370"/>
    <w:rsid w:val="007D1462"/>
    <w:rsid w:val="007D14FF"/>
    <w:rsid w:val="007D16A8"/>
    <w:rsid w:val="007D1771"/>
    <w:rsid w:val="007D17F7"/>
    <w:rsid w:val="007D18B9"/>
    <w:rsid w:val="007D1DA4"/>
    <w:rsid w:val="007D1F4D"/>
    <w:rsid w:val="007D1F85"/>
    <w:rsid w:val="007D1FFB"/>
    <w:rsid w:val="007D2030"/>
    <w:rsid w:val="007D2085"/>
    <w:rsid w:val="007D20A6"/>
    <w:rsid w:val="007D2184"/>
    <w:rsid w:val="007D241C"/>
    <w:rsid w:val="007D2BE9"/>
    <w:rsid w:val="007D2C58"/>
    <w:rsid w:val="007D2CB3"/>
    <w:rsid w:val="007D2D0F"/>
    <w:rsid w:val="007D2D7E"/>
    <w:rsid w:val="007D2EE9"/>
    <w:rsid w:val="007D2FC9"/>
    <w:rsid w:val="007D326D"/>
    <w:rsid w:val="007D331F"/>
    <w:rsid w:val="007D3332"/>
    <w:rsid w:val="007D3400"/>
    <w:rsid w:val="007D35BF"/>
    <w:rsid w:val="007D36C3"/>
    <w:rsid w:val="007D38BD"/>
    <w:rsid w:val="007D3CE1"/>
    <w:rsid w:val="007D3E5E"/>
    <w:rsid w:val="007D3E66"/>
    <w:rsid w:val="007D4182"/>
    <w:rsid w:val="007D41D2"/>
    <w:rsid w:val="007D457F"/>
    <w:rsid w:val="007D45E3"/>
    <w:rsid w:val="007D4656"/>
    <w:rsid w:val="007D48DC"/>
    <w:rsid w:val="007D4B04"/>
    <w:rsid w:val="007D4B8B"/>
    <w:rsid w:val="007D4E2F"/>
    <w:rsid w:val="007D4E6E"/>
    <w:rsid w:val="007D4E7B"/>
    <w:rsid w:val="007D4F56"/>
    <w:rsid w:val="007D4F65"/>
    <w:rsid w:val="007D5037"/>
    <w:rsid w:val="007D503D"/>
    <w:rsid w:val="007D50FE"/>
    <w:rsid w:val="007D51CD"/>
    <w:rsid w:val="007D52F1"/>
    <w:rsid w:val="007D5417"/>
    <w:rsid w:val="007D5498"/>
    <w:rsid w:val="007D5780"/>
    <w:rsid w:val="007D5B0D"/>
    <w:rsid w:val="007D5C7B"/>
    <w:rsid w:val="007D5CCF"/>
    <w:rsid w:val="007D5D6F"/>
    <w:rsid w:val="007D5DBC"/>
    <w:rsid w:val="007D5DDA"/>
    <w:rsid w:val="007D5F5A"/>
    <w:rsid w:val="007D60C6"/>
    <w:rsid w:val="007D6169"/>
    <w:rsid w:val="007D622C"/>
    <w:rsid w:val="007D626D"/>
    <w:rsid w:val="007D62AF"/>
    <w:rsid w:val="007D661D"/>
    <w:rsid w:val="007D6817"/>
    <w:rsid w:val="007D6A18"/>
    <w:rsid w:val="007D6A6B"/>
    <w:rsid w:val="007D6AA0"/>
    <w:rsid w:val="007D6BC5"/>
    <w:rsid w:val="007D6CF3"/>
    <w:rsid w:val="007D6E59"/>
    <w:rsid w:val="007D6E90"/>
    <w:rsid w:val="007D6F64"/>
    <w:rsid w:val="007D6F6D"/>
    <w:rsid w:val="007D700D"/>
    <w:rsid w:val="007D7149"/>
    <w:rsid w:val="007D7198"/>
    <w:rsid w:val="007D7246"/>
    <w:rsid w:val="007D72F1"/>
    <w:rsid w:val="007D74C0"/>
    <w:rsid w:val="007D7B86"/>
    <w:rsid w:val="007E0067"/>
    <w:rsid w:val="007E01D6"/>
    <w:rsid w:val="007E021D"/>
    <w:rsid w:val="007E02F9"/>
    <w:rsid w:val="007E0572"/>
    <w:rsid w:val="007E0589"/>
    <w:rsid w:val="007E05D3"/>
    <w:rsid w:val="007E0695"/>
    <w:rsid w:val="007E07BC"/>
    <w:rsid w:val="007E0977"/>
    <w:rsid w:val="007E0CF3"/>
    <w:rsid w:val="007E0E58"/>
    <w:rsid w:val="007E0F44"/>
    <w:rsid w:val="007E0FD4"/>
    <w:rsid w:val="007E1022"/>
    <w:rsid w:val="007E11AB"/>
    <w:rsid w:val="007E1398"/>
    <w:rsid w:val="007E13F2"/>
    <w:rsid w:val="007E1494"/>
    <w:rsid w:val="007E156A"/>
    <w:rsid w:val="007E158C"/>
    <w:rsid w:val="007E15D6"/>
    <w:rsid w:val="007E168A"/>
    <w:rsid w:val="007E18B1"/>
    <w:rsid w:val="007E1A8F"/>
    <w:rsid w:val="007E1AA7"/>
    <w:rsid w:val="007E1D0C"/>
    <w:rsid w:val="007E1F8E"/>
    <w:rsid w:val="007E21E7"/>
    <w:rsid w:val="007E227B"/>
    <w:rsid w:val="007E22B9"/>
    <w:rsid w:val="007E22C4"/>
    <w:rsid w:val="007E230B"/>
    <w:rsid w:val="007E2345"/>
    <w:rsid w:val="007E23B2"/>
    <w:rsid w:val="007E2410"/>
    <w:rsid w:val="007E26A8"/>
    <w:rsid w:val="007E28AF"/>
    <w:rsid w:val="007E2B6F"/>
    <w:rsid w:val="007E2C5A"/>
    <w:rsid w:val="007E2CCE"/>
    <w:rsid w:val="007E2F51"/>
    <w:rsid w:val="007E3067"/>
    <w:rsid w:val="007E309D"/>
    <w:rsid w:val="007E36F3"/>
    <w:rsid w:val="007E36FF"/>
    <w:rsid w:val="007E37CB"/>
    <w:rsid w:val="007E38A6"/>
    <w:rsid w:val="007E3BAF"/>
    <w:rsid w:val="007E3BD3"/>
    <w:rsid w:val="007E3DD3"/>
    <w:rsid w:val="007E3FDF"/>
    <w:rsid w:val="007E4183"/>
    <w:rsid w:val="007E428D"/>
    <w:rsid w:val="007E45C8"/>
    <w:rsid w:val="007E47AB"/>
    <w:rsid w:val="007E49B3"/>
    <w:rsid w:val="007E4B00"/>
    <w:rsid w:val="007E4B12"/>
    <w:rsid w:val="007E4D80"/>
    <w:rsid w:val="007E4F22"/>
    <w:rsid w:val="007E4F3A"/>
    <w:rsid w:val="007E4F6A"/>
    <w:rsid w:val="007E5078"/>
    <w:rsid w:val="007E5175"/>
    <w:rsid w:val="007E53CF"/>
    <w:rsid w:val="007E572D"/>
    <w:rsid w:val="007E5783"/>
    <w:rsid w:val="007E5830"/>
    <w:rsid w:val="007E5907"/>
    <w:rsid w:val="007E5B25"/>
    <w:rsid w:val="007E5BBE"/>
    <w:rsid w:val="007E5FB1"/>
    <w:rsid w:val="007E5FD1"/>
    <w:rsid w:val="007E60D4"/>
    <w:rsid w:val="007E6479"/>
    <w:rsid w:val="007E66CB"/>
    <w:rsid w:val="007E6709"/>
    <w:rsid w:val="007E6805"/>
    <w:rsid w:val="007E6858"/>
    <w:rsid w:val="007E6D1C"/>
    <w:rsid w:val="007E7233"/>
    <w:rsid w:val="007E7336"/>
    <w:rsid w:val="007E74A5"/>
    <w:rsid w:val="007E74B4"/>
    <w:rsid w:val="007E75AB"/>
    <w:rsid w:val="007E7874"/>
    <w:rsid w:val="007E78BC"/>
    <w:rsid w:val="007E796C"/>
    <w:rsid w:val="007E7AA3"/>
    <w:rsid w:val="007E7BDD"/>
    <w:rsid w:val="007E7BE2"/>
    <w:rsid w:val="007E7DA3"/>
    <w:rsid w:val="007E7F8C"/>
    <w:rsid w:val="007F009C"/>
    <w:rsid w:val="007F018A"/>
    <w:rsid w:val="007F0322"/>
    <w:rsid w:val="007F03C5"/>
    <w:rsid w:val="007F03EE"/>
    <w:rsid w:val="007F0679"/>
    <w:rsid w:val="007F06C1"/>
    <w:rsid w:val="007F08AE"/>
    <w:rsid w:val="007F096C"/>
    <w:rsid w:val="007F09E8"/>
    <w:rsid w:val="007F0B0A"/>
    <w:rsid w:val="007F0E7F"/>
    <w:rsid w:val="007F0EA0"/>
    <w:rsid w:val="007F0EBB"/>
    <w:rsid w:val="007F0ECE"/>
    <w:rsid w:val="007F0F7C"/>
    <w:rsid w:val="007F1153"/>
    <w:rsid w:val="007F1447"/>
    <w:rsid w:val="007F1728"/>
    <w:rsid w:val="007F1776"/>
    <w:rsid w:val="007F17BE"/>
    <w:rsid w:val="007F1920"/>
    <w:rsid w:val="007F1940"/>
    <w:rsid w:val="007F1D42"/>
    <w:rsid w:val="007F1D43"/>
    <w:rsid w:val="007F1F6F"/>
    <w:rsid w:val="007F2140"/>
    <w:rsid w:val="007F2345"/>
    <w:rsid w:val="007F2557"/>
    <w:rsid w:val="007F25DF"/>
    <w:rsid w:val="007F2A33"/>
    <w:rsid w:val="007F2A63"/>
    <w:rsid w:val="007F2EC1"/>
    <w:rsid w:val="007F2FF4"/>
    <w:rsid w:val="007F3154"/>
    <w:rsid w:val="007F31A1"/>
    <w:rsid w:val="007F33AF"/>
    <w:rsid w:val="007F379C"/>
    <w:rsid w:val="007F37D9"/>
    <w:rsid w:val="007F3AD5"/>
    <w:rsid w:val="007F3D95"/>
    <w:rsid w:val="007F444B"/>
    <w:rsid w:val="007F462C"/>
    <w:rsid w:val="007F48A6"/>
    <w:rsid w:val="007F499C"/>
    <w:rsid w:val="007F4AFE"/>
    <w:rsid w:val="007F4F1D"/>
    <w:rsid w:val="007F5102"/>
    <w:rsid w:val="007F5238"/>
    <w:rsid w:val="007F53F7"/>
    <w:rsid w:val="007F54C1"/>
    <w:rsid w:val="007F5570"/>
    <w:rsid w:val="007F572F"/>
    <w:rsid w:val="007F573C"/>
    <w:rsid w:val="007F58EC"/>
    <w:rsid w:val="007F59C6"/>
    <w:rsid w:val="007F5DF1"/>
    <w:rsid w:val="007F6062"/>
    <w:rsid w:val="007F610E"/>
    <w:rsid w:val="007F6122"/>
    <w:rsid w:val="007F6398"/>
    <w:rsid w:val="007F63F2"/>
    <w:rsid w:val="007F6419"/>
    <w:rsid w:val="007F6651"/>
    <w:rsid w:val="007F68D1"/>
    <w:rsid w:val="007F6A25"/>
    <w:rsid w:val="007F6A86"/>
    <w:rsid w:val="007F6C7D"/>
    <w:rsid w:val="007F6CDB"/>
    <w:rsid w:val="007F6D03"/>
    <w:rsid w:val="007F6DA0"/>
    <w:rsid w:val="007F6E8C"/>
    <w:rsid w:val="007F6EA4"/>
    <w:rsid w:val="007F6F6C"/>
    <w:rsid w:val="007F6FD4"/>
    <w:rsid w:val="007F7362"/>
    <w:rsid w:val="007F759E"/>
    <w:rsid w:val="007F75E6"/>
    <w:rsid w:val="007F7881"/>
    <w:rsid w:val="007F79F6"/>
    <w:rsid w:val="007F7AD0"/>
    <w:rsid w:val="007F7B26"/>
    <w:rsid w:val="007F7B81"/>
    <w:rsid w:val="007F7CF7"/>
    <w:rsid w:val="007F7F58"/>
    <w:rsid w:val="0080002A"/>
    <w:rsid w:val="008002FC"/>
    <w:rsid w:val="00800492"/>
    <w:rsid w:val="008005BA"/>
    <w:rsid w:val="00800676"/>
    <w:rsid w:val="008006AD"/>
    <w:rsid w:val="008006BE"/>
    <w:rsid w:val="008008A8"/>
    <w:rsid w:val="00800B67"/>
    <w:rsid w:val="00800CA4"/>
    <w:rsid w:val="00800DB0"/>
    <w:rsid w:val="00800F75"/>
    <w:rsid w:val="00800FC3"/>
    <w:rsid w:val="00801324"/>
    <w:rsid w:val="00801375"/>
    <w:rsid w:val="008016B9"/>
    <w:rsid w:val="008016CE"/>
    <w:rsid w:val="00801722"/>
    <w:rsid w:val="008017B5"/>
    <w:rsid w:val="0080190F"/>
    <w:rsid w:val="00801AAA"/>
    <w:rsid w:val="00801C7D"/>
    <w:rsid w:val="00801CF7"/>
    <w:rsid w:val="00801D7A"/>
    <w:rsid w:val="00801DB5"/>
    <w:rsid w:val="0080214A"/>
    <w:rsid w:val="0080216A"/>
    <w:rsid w:val="00802245"/>
    <w:rsid w:val="008022B6"/>
    <w:rsid w:val="00802316"/>
    <w:rsid w:val="00802533"/>
    <w:rsid w:val="00802581"/>
    <w:rsid w:val="008025C6"/>
    <w:rsid w:val="008025ED"/>
    <w:rsid w:val="00802926"/>
    <w:rsid w:val="00802A8A"/>
    <w:rsid w:val="00802EC6"/>
    <w:rsid w:val="00802F52"/>
    <w:rsid w:val="0080314B"/>
    <w:rsid w:val="00803187"/>
    <w:rsid w:val="0080327B"/>
    <w:rsid w:val="008032C9"/>
    <w:rsid w:val="008036B6"/>
    <w:rsid w:val="008036E5"/>
    <w:rsid w:val="008036EF"/>
    <w:rsid w:val="00803875"/>
    <w:rsid w:val="00803AEA"/>
    <w:rsid w:val="00803C44"/>
    <w:rsid w:val="00803CBC"/>
    <w:rsid w:val="00803D6A"/>
    <w:rsid w:val="00804129"/>
    <w:rsid w:val="00804294"/>
    <w:rsid w:val="008042ED"/>
    <w:rsid w:val="008044C6"/>
    <w:rsid w:val="00804502"/>
    <w:rsid w:val="008045B0"/>
    <w:rsid w:val="00804849"/>
    <w:rsid w:val="008048BB"/>
    <w:rsid w:val="00804C96"/>
    <w:rsid w:val="00804C97"/>
    <w:rsid w:val="00804D3E"/>
    <w:rsid w:val="008050A1"/>
    <w:rsid w:val="008051D3"/>
    <w:rsid w:val="008052B4"/>
    <w:rsid w:val="008055C3"/>
    <w:rsid w:val="0080565D"/>
    <w:rsid w:val="00805775"/>
    <w:rsid w:val="0080588B"/>
    <w:rsid w:val="00805C33"/>
    <w:rsid w:val="00805D2A"/>
    <w:rsid w:val="00805DD4"/>
    <w:rsid w:val="00805EFE"/>
    <w:rsid w:val="0080657E"/>
    <w:rsid w:val="0080680A"/>
    <w:rsid w:val="00806897"/>
    <w:rsid w:val="00806938"/>
    <w:rsid w:val="008069BC"/>
    <w:rsid w:val="00806FDB"/>
    <w:rsid w:val="008070DA"/>
    <w:rsid w:val="00807161"/>
    <w:rsid w:val="008072AF"/>
    <w:rsid w:val="008072FE"/>
    <w:rsid w:val="008074F2"/>
    <w:rsid w:val="00807573"/>
    <w:rsid w:val="00807C2A"/>
    <w:rsid w:val="00807C5A"/>
    <w:rsid w:val="00807C70"/>
    <w:rsid w:val="00807CC4"/>
    <w:rsid w:val="00807E09"/>
    <w:rsid w:val="00807E38"/>
    <w:rsid w:val="00807EA7"/>
    <w:rsid w:val="008100C0"/>
    <w:rsid w:val="00810138"/>
    <w:rsid w:val="008102DB"/>
    <w:rsid w:val="00810862"/>
    <w:rsid w:val="0081090B"/>
    <w:rsid w:val="00810D90"/>
    <w:rsid w:val="00810DF7"/>
    <w:rsid w:val="00810F33"/>
    <w:rsid w:val="00810F76"/>
    <w:rsid w:val="0081105A"/>
    <w:rsid w:val="00811113"/>
    <w:rsid w:val="00811968"/>
    <w:rsid w:val="00811B74"/>
    <w:rsid w:val="00811BE1"/>
    <w:rsid w:val="00811EE7"/>
    <w:rsid w:val="0081228A"/>
    <w:rsid w:val="00812695"/>
    <w:rsid w:val="0081278B"/>
    <w:rsid w:val="00812980"/>
    <w:rsid w:val="0081299C"/>
    <w:rsid w:val="00812A42"/>
    <w:rsid w:val="00812A4F"/>
    <w:rsid w:val="00812C02"/>
    <w:rsid w:val="00812C0E"/>
    <w:rsid w:val="00812D13"/>
    <w:rsid w:val="00812F07"/>
    <w:rsid w:val="0081307C"/>
    <w:rsid w:val="008131FF"/>
    <w:rsid w:val="0081337E"/>
    <w:rsid w:val="0081342E"/>
    <w:rsid w:val="0081397A"/>
    <w:rsid w:val="00813A93"/>
    <w:rsid w:val="00813DD6"/>
    <w:rsid w:val="0081407B"/>
    <w:rsid w:val="00814234"/>
    <w:rsid w:val="00814244"/>
    <w:rsid w:val="008142D6"/>
    <w:rsid w:val="008142EC"/>
    <w:rsid w:val="00814326"/>
    <w:rsid w:val="0081442E"/>
    <w:rsid w:val="00814558"/>
    <w:rsid w:val="0081462A"/>
    <w:rsid w:val="00814694"/>
    <w:rsid w:val="008147DB"/>
    <w:rsid w:val="00814ADC"/>
    <w:rsid w:val="00814B88"/>
    <w:rsid w:val="00814C84"/>
    <w:rsid w:val="00814EE6"/>
    <w:rsid w:val="00814F46"/>
    <w:rsid w:val="008151B5"/>
    <w:rsid w:val="00815283"/>
    <w:rsid w:val="0081528D"/>
    <w:rsid w:val="00815441"/>
    <w:rsid w:val="008155CB"/>
    <w:rsid w:val="00815785"/>
    <w:rsid w:val="008157A3"/>
    <w:rsid w:val="0081586F"/>
    <w:rsid w:val="00815980"/>
    <w:rsid w:val="00815CC3"/>
    <w:rsid w:val="00815D60"/>
    <w:rsid w:val="00815E94"/>
    <w:rsid w:val="00815FF2"/>
    <w:rsid w:val="008160D9"/>
    <w:rsid w:val="008160E1"/>
    <w:rsid w:val="0081631C"/>
    <w:rsid w:val="008163E2"/>
    <w:rsid w:val="0081664C"/>
    <w:rsid w:val="00816751"/>
    <w:rsid w:val="008168F7"/>
    <w:rsid w:val="008169D9"/>
    <w:rsid w:val="00816A06"/>
    <w:rsid w:val="00816A8B"/>
    <w:rsid w:val="00816AA2"/>
    <w:rsid w:val="00816D5E"/>
    <w:rsid w:val="00816DA4"/>
    <w:rsid w:val="00816FC1"/>
    <w:rsid w:val="008170F9"/>
    <w:rsid w:val="0081728B"/>
    <w:rsid w:val="008173CA"/>
    <w:rsid w:val="0081744F"/>
    <w:rsid w:val="00817723"/>
    <w:rsid w:val="008177C5"/>
    <w:rsid w:val="00817D9B"/>
    <w:rsid w:val="00817E9B"/>
    <w:rsid w:val="00817EA3"/>
    <w:rsid w:val="00817F23"/>
    <w:rsid w:val="00817FE0"/>
    <w:rsid w:val="00817FE5"/>
    <w:rsid w:val="00817FF9"/>
    <w:rsid w:val="008204E1"/>
    <w:rsid w:val="0082056C"/>
    <w:rsid w:val="008205B9"/>
    <w:rsid w:val="00820689"/>
    <w:rsid w:val="00820780"/>
    <w:rsid w:val="0082084F"/>
    <w:rsid w:val="00820A2F"/>
    <w:rsid w:val="00820A48"/>
    <w:rsid w:val="00820C28"/>
    <w:rsid w:val="00820E13"/>
    <w:rsid w:val="00821121"/>
    <w:rsid w:val="00821295"/>
    <w:rsid w:val="008214D6"/>
    <w:rsid w:val="0082154A"/>
    <w:rsid w:val="008215A1"/>
    <w:rsid w:val="008215A5"/>
    <w:rsid w:val="00821956"/>
    <w:rsid w:val="00821C1A"/>
    <w:rsid w:val="00821CFF"/>
    <w:rsid w:val="00821E86"/>
    <w:rsid w:val="00821FA7"/>
    <w:rsid w:val="0082207B"/>
    <w:rsid w:val="00822104"/>
    <w:rsid w:val="00822223"/>
    <w:rsid w:val="0082224A"/>
    <w:rsid w:val="008223C9"/>
    <w:rsid w:val="008226D7"/>
    <w:rsid w:val="00822A31"/>
    <w:rsid w:val="00822B15"/>
    <w:rsid w:val="00822B57"/>
    <w:rsid w:val="00822B8E"/>
    <w:rsid w:val="00822BA4"/>
    <w:rsid w:val="00822C3F"/>
    <w:rsid w:val="00822D86"/>
    <w:rsid w:val="00823009"/>
    <w:rsid w:val="00823016"/>
    <w:rsid w:val="00823031"/>
    <w:rsid w:val="008234FA"/>
    <w:rsid w:val="0082352E"/>
    <w:rsid w:val="00823568"/>
    <w:rsid w:val="008236B6"/>
    <w:rsid w:val="00823738"/>
    <w:rsid w:val="00823797"/>
    <w:rsid w:val="00823945"/>
    <w:rsid w:val="00823BA6"/>
    <w:rsid w:val="00823BE5"/>
    <w:rsid w:val="008241C2"/>
    <w:rsid w:val="00824357"/>
    <w:rsid w:val="00824442"/>
    <w:rsid w:val="00824462"/>
    <w:rsid w:val="00824587"/>
    <w:rsid w:val="00824A0E"/>
    <w:rsid w:val="00824C4F"/>
    <w:rsid w:val="00824EF0"/>
    <w:rsid w:val="00824F5A"/>
    <w:rsid w:val="00824FAB"/>
    <w:rsid w:val="008250C3"/>
    <w:rsid w:val="0082527F"/>
    <w:rsid w:val="008252D1"/>
    <w:rsid w:val="008254D5"/>
    <w:rsid w:val="00825858"/>
    <w:rsid w:val="008258BA"/>
    <w:rsid w:val="0082591A"/>
    <w:rsid w:val="00825948"/>
    <w:rsid w:val="00825987"/>
    <w:rsid w:val="008259A1"/>
    <w:rsid w:val="00825A07"/>
    <w:rsid w:val="00825A86"/>
    <w:rsid w:val="00825BEF"/>
    <w:rsid w:val="00825C15"/>
    <w:rsid w:val="00825C99"/>
    <w:rsid w:val="00825DC8"/>
    <w:rsid w:val="00825EDC"/>
    <w:rsid w:val="00825EE8"/>
    <w:rsid w:val="0082665C"/>
    <w:rsid w:val="008269CE"/>
    <w:rsid w:val="00826B22"/>
    <w:rsid w:val="00826BB5"/>
    <w:rsid w:val="00826F7C"/>
    <w:rsid w:val="00826FDE"/>
    <w:rsid w:val="00827057"/>
    <w:rsid w:val="0082709E"/>
    <w:rsid w:val="008271F0"/>
    <w:rsid w:val="00827283"/>
    <w:rsid w:val="0082731B"/>
    <w:rsid w:val="0082738F"/>
    <w:rsid w:val="0082739B"/>
    <w:rsid w:val="0082743F"/>
    <w:rsid w:val="008275DD"/>
    <w:rsid w:val="008275FF"/>
    <w:rsid w:val="00827866"/>
    <w:rsid w:val="008278D7"/>
    <w:rsid w:val="00827996"/>
    <w:rsid w:val="00827AE3"/>
    <w:rsid w:val="00827B7B"/>
    <w:rsid w:val="00827C83"/>
    <w:rsid w:val="00829278"/>
    <w:rsid w:val="00830200"/>
    <w:rsid w:val="00830781"/>
    <w:rsid w:val="008307DD"/>
    <w:rsid w:val="008308E3"/>
    <w:rsid w:val="00830928"/>
    <w:rsid w:val="00830C9F"/>
    <w:rsid w:val="00831270"/>
    <w:rsid w:val="008313E1"/>
    <w:rsid w:val="008319C0"/>
    <w:rsid w:val="008319C3"/>
    <w:rsid w:val="00831AF5"/>
    <w:rsid w:val="00831C20"/>
    <w:rsid w:val="00831CB0"/>
    <w:rsid w:val="00831CBE"/>
    <w:rsid w:val="00831D4F"/>
    <w:rsid w:val="00831DBA"/>
    <w:rsid w:val="00831FE5"/>
    <w:rsid w:val="008320FE"/>
    <w:rsid w:val="00832170"/>
    <w:rsid w:val="008322AE"/>
    <w:rsid w:val="008322BE"/>
    <w:rsid w:val="00832397"/>
    <w:rsid w:val="0083252F"/>
    <w:rsid w:val="00832539"/>
    <w:rsid w:val="008326ED"/>
    <w:rsid w:val="0083279E"/>
    <w:rsid w:val="008327A8"/>
    <w:rsid w:val="008327BB"/>
    <w:rsid w:val="00832895"/>
    <w:rsid w:val="00832BDB"/>
    <w:rsid w:val="00832C14"/>
    <w:rsid w:val="00832DA2"/>
    <w:rsid w:val="00832F17"/>
    <w:rsid w:val="00832FFE"/>
    <w:rsid w:val="00833012"/>
    <w:rsid w:val="00833151"/>
    <w:rsid w:val="0083320A"/>
    <w:rsid w:val="008332ED"/>
    <w:rsid w:val="00833359"/>
    <w:rsid w:val="008333AF"/>
    <w:rsid w:val="0083349F"/>
    <w:rsid w:val="008334A9"/>
    <w:rsid w:val="00833508"/>
    <w:rsid w:val="008335AB"/>
    <w:rsid w:val="00833632"/>
    <w:rsid w:val="00833654"/>
    <w:rsid w:val="0083380C"/>
    <w:rsid w:val="00833A1D"/>
    <w:rsid w:val="00833EA6"/>
    <w:rsid w:val="00833F8A"/>
    <w:rsid w:val="00834196"/>
    <w:rsid w:val="008341DF"/>
    <w:rsid w:val="008346CB"/>
    <w:rsid w:val="00834736"/>
    <w:rsid w:val="0083493F"/>
    <w:rsid w:val="00834A29"/>
    <w:rsid w:val="00834A51"/>
    <w:rsid w:val="00834AD5"/>
    <w:rsid w:val="00834C5B"/>
    <w:rsid w:val="00834CC0"/>
    <w:rsid w:val="00834E53"/>
    <w:rsid w:val="008351B0"/>
    <w:rsid w:val="00835236"/>
    <w:rsid w:val="0083535A"/>
    <w:rsid w:val="0083540D"/>
    <w:rsid w:val="00835482"/>
    <w:rsid w:val="008354AA"/>
    <w:rsid w:val="008355D3"/>
    <w:rsid w:val="008357F1"/>
    <w:rsid w:val="00835A1C"/>
    <w:rsid w:val="00835B0F"/>
    <w:rsid w:val="00835C01"/>
    <w:rsid w:val="00835C83"/>
    <w:rsid w:val="00835CDE"/>
    <w:rsid w:val="00835E29"/>
    <w:rsid w:val="00835E97"/>
    <w:rsid w:val="00835E9C"/>
    <w:rsid w:val="008361A8"/>
    <w:rsid w:val="0083673B"/>
    <w:rsid w:val="008368B8"/>
    <w:rsid w:val="00836993"/>
    <w:rsid w:val="00836B47"/>
    <w:rsid w:val="00836FDF"/>
    <w:rsid w:val="00837066"/>
    <w:rsid w:val="008370C9"/>
    <w:rsid w:val="00837396"/>
    <w:rsid w:val="008377C6"/>
    <w:rsid w:val="00837824"/>
    <w:rsid w:val="00837A5A"/>
    <w:rsid w:val="00837CB6"/>
    <w:rsid w:val="00837F15"/>
    <w:rsid w:val="00837F86"/>
    <w:rsid w:val="0084011A"/>
    <w:rsid w:val="0084020C"/>
    <w:rsid w:val="0084031A"/>
    <w:rsid w:val="00840377"/>
    <w:rsid w:val="00840618"/>
    <w:rsid w:val="008406C1"/>
    <w:rsid w:val="0084073C"/>
    <w:rsid w:val="00840792"/>
    <w:rsid w:val="00840847"/>
    <w:rsid w:val="0084085C"/>
    <w:rsid w:val="00840905"/>
    <w:rsid w:val="00840CB6"/>
    <w:rsid w:val="00840F14"/>
    <w:rsid w:val="00841044"/>
    <w:rsid w:val="0084114D"/>
    <w:rsid w:val="008413C8"/>
    <w:rsid w:val="00841510"/>
    <w:rsid w:val="0084168F"/>
    <w:rsid w:val="00841692"/>
    <w:rsid w:val="008416D3"/>
    <w:rsid w:val="00841833"/>
    <w:rsid w:val="008418BA"/>
    <w:rsid w:val="008418ED"/>
    <w:rsid w:val="00841AC7"/>
    <w:rsid w:val="00841BBB"/>
    <w:rsid w:val="00841E29"/>
    <w:rsid w:val="00841F38"/>
    <w:rsid w:val="00841F7C"/>
    <w:rsid w:val="00841FE0"/>
    <w:rsid w:val="00842312"/>
    <w:rsid w:val="008423D0"/>
    <w:rsid w:val="008425C2"/>
    <w:rsid w:val="0084282D"/>
    <w:rsid w:val="00842D69"/>
    <w:rsid w:val="00842DD5"/>
    <w:rsid w:val="00842FE7"/>
    <w:rsid w:val="008431DA"/>
    <w:rsid w:val="0084341D"/>
    <w:rsid w:val="008435A6"/>
    <w:rsid w:val="00843682"/>
    <w:rsid w:val="00843A42"/>
    <w:rsid w:val="00843AA1"/>
    <w:rsid w:val="00843CB9"/>
    <w:rsid w:val="008440C4"/>
    <w:rsid w:val="008440F1"/>
    <w:rsid w:val="00844382"/>
    <w:rsid w:val="008443AA"/>
    <w:rsid w:val="008443B7"/>
    <w:rsid w:val="0084472D"/>
    <w:rsid w:val="00844951"/>
    <w:rsid w:val="00844A11"/>
    <w:rsid w:val="00844E54"/>
    <w:rsid w:val="00844F65"/>
    <w:rsid w:val="00845007"/>
    <w:rsid w:val="0084535A"/>
    <w:rsid w:val="0084536F"/>
    <w:rsid w:val="00845599"/>
    <w:rsid w:val="008455F0"/>
    <w:rsid w:val="00845915"/>
    <w:rsid w:val="00845AE7"/>
    <w:rsid w:val="00845C33"/>
    <w:rsid w:val="00845C87"/>
    <w:rsid w:val="00845D0B"/>
    <w:rsid w:val="00845DD5"/>
    <w:rsid w:val="00845E48"/>
    <w:rsid w:val="0084603E"/>
    <w:rsid w:val="008460BD"/>
    <w:rsid w:val="00846102"/>
    <w:rsid w:val="00846529"/>
    <w:rsid w:val="0084684E"/>
    <w:rsid w:val="0084686E"/>
    <w:rsid w:val="00846A2B"/>
    <w:rsid w:val="00846C65"/>
    <w:rsid w:val="00846CFD"/>
    <w:rsid w:val="00846D75"/>
    <w:rsid w:val="00846E28"/>
    <w:rsid w:val="00846EDD"/>
    <w:rsid w:val="00846EE6"/>
    <w:rsid w:val="008470DD"/>
    <w:rsid w:val="008473FE"/>
    <w:rsid w:val="0084748C"/>
    <w:rsid w:val="0084788F"/>
    <w:rsid w:val="00847D18"/>
    <w:rsid w:val="00847EB0"/>
    <w:rsid w:val="0085002F"/>
    <w:rsid w:val="00850260"/>
    <w:rsid w:val="008504B1"/>
    <w:rsid w:val="00850571"/>
    <w:rsid w:val="0085069B"/>
    <w:rsid w:val="008508E5"/>
    <w:rsid w:val="008509C7"/>
    <w:rsid w:val="00850A21"/>
    <w:rsid w:val="00850B93"/>
    <w:rsid w:val="00850BA0"/>
    <w:rsid w:val="00850C31"/>
    <w:rsid w:val="00850C53"/>
    <w:rsid w:val="00850D11"/>
    <w:rsid w:val="00850F51"/>
    <w:rsid w:val="0085124C"/>
    <w:rsid w:val="00851325"/>
    <w:rsid w:val="0085141E"/>
    <w:rsid w:val="008516E8"/>
    <w:rsid w:val="008518D6"/>
    <w:rsid w:val="00851F76"/>
    <w:rsid w:val="00852088"/>
    <w:rsid w:val="0085215D"/>
    <w:rsid w:val="0085220E"/>
    <w:rsid w:val="008522F3"/>
    <w:rsid w:val="008524DF"/>
    <w:rsid w:val="008526DE"/>
    <w:rsid w:val="008529A3"/>
    <w:rsid w:val="00852A0A"/>
    <w:rsid w:val="00852C3E"/>
    <w:rsid w:val="00852E0A"/>
    <w:rsid w:val="00853065"/>
    <w:rsid w:val="008531CC"/>
    <w:rsid w:val="008531FF"/>
    <w:rsid w:val="00853207"/>
    <w:rsid w:val="0085321D"/>
    <w:rsid w:val="008532C9"/>
    <w:rsid w:val="0085338C"/>
    <w:rsid w:val="00853493"/>
    <w:rsid w:val="0085366F"/>
    <w:rsid w:val="00853875"/>
    <w:rsid w:val="0085391E"/>
    <w:rsid w:val="0085393F"/>
    <w:rsid w:val="008539B8"/>
    <w:rsid w:val="008539D7"/>
    <w:rsid w:val="00853A3F"/>
    <w:rsid w:val="00853BA5"/>
    <w:rsid w:val="00853C1A"/>
    <w:rsid w:val="00853E42"/>
    <w:rsid w:val="00853EDA"/>
    <w:rsid w:val="0085400E"/>
    <w:rsid w:val="0085403F"/>
    <w:rsid w:val="0085407F"/>
    <w:rsid w:val="008540DF"/>
    <w:rsid w:val="008542A2"/>
    <w:rsid w:val="0085440C"/>
    <w:rsid w:val="0085444D"/>
    <w:rsid w:val="0085463B"/>
    <w:rsid w:val="0085476A"/>
    <w:rsid w:val="008549A9"/>
    <w:rsid w:val="00854A95"/>
    <w:rsid w:val="00854BD7"/>
    <w:rsid w:val="00854C75"/>
    <w:rsid w:val="00854EE1"/>
    <w:rsid w:val="008554F9"/>
    <w:rsid w:val="008556B3"/>
    <w:rsid w:val="008556F8"/>
    <w:rsid w:val="0085625B"/>
    <w:rsid w:val="008563C8"/>
    <w:rsid w:val="008563DD"/>
    <w:rsid w:val="0085663F"/>
    <w:rsid w:val="00856805"/>
    <w:rsid w:val="008569C9"/>
    <w:rsid w:val="00856BA8"/>
    <w:rsid w:val="00856D63"/>
    <w:rsid w:val="00856FBC"/>
    <w:rsid w:val="00856FDB"/>
    <w:rsid w:val="00857313"/>
    <w:rsid w:val="00857424"/>
    <w:rsid w:val="00857469"/>
    <w:rsid w:val="00857573"/>
    <w:rsid w:val="00857A70"/>
    <w:rsid w:val="00857AA7"/>
    <w:rsid w:val="00857CED"/>
    <w:rsid w:val="00857E30"/>
    <w:rsid w:val="00857EC7"/>
    <w:rsid w:val="008601FE"/>
    <w:rsid w:val="008602C1"/>
    <w:rsid w:val="008602FF"/>
    <w:rsid w:val="00860547"/>
    <w:rsid w:val="0086054A"/>
    <w:rsid w:val="0086055D"/>
    <w:rsid w:val="008606B4"/>
    <w:rsid w:val="00860971"/>
    <w:rsid w:val="00860A9D"/>
    <w:rsid w:val="00860CE6"/>
    <w:rsid w:val="00860DDE"/>
    <w:rsid w:val="00860E35"/>
    <w:rsid w:val="00860E84"/>
    <w:rsid w:val="00860FD5"/>
    <w:rsid w:val="00861222"/>
    <w:rsid w:val="008613B5"/>
    <w:rsid w:val="00861647"/>
    <w:rsid w:val="00861675"/>
    <w:rsid w:val="00861B5B"/>
    <w:rsid w:val="00861B87"/>
    <w:rsid w:val="00861C2F"/>
    <w:rsid w:val="00861E6B"/>
    <w:rsid w:val="00861F71"/>
    <w:rsid w:val="00862317"/>
    <w:rsid w:val="00862475"/>
    <w:rsid w:val="008625CB"/>
    <w:rsid w:val="00862681"/>
    <w:rsid w:val="008626C8"/>
    <w:rsid w:val="008626FD"/>
    <w:rsid w:val="00862897"/>
    <w:rsid w:val="0086291F"/>
    <w:rsid w:val="00862981"/>
    <w:rsid w:val="00862CD2"/>
    <w:rsid w:val="00862DAF"/>
    <w:rsid w:val="00862F37"/>
    <w:rsid w:val="00863030"/>
    <w:rsid w:val="008630E7"/>
    <w:rsid w:val="00863107"/>
    <w:rsid w:val="008631BD"/>
    <w:rsid w:val="0086376C"/>
    <w:rsid w:val="00863A2C"/>
    <w:rsid w:val="00863C05"/>
    <w:rsid w:val="00863E34"/>
    <w:rsid w:val="0086400B"/>
    <w:rsid w:val="00864020"/>
    <w:rsid w:val="00864164"/>
    <w:rsid w:val="00864242"/>
    <w:rsid w:val="008644B9"/>
    <w:rsid w:val="008644EB"/>
    <w:rsid w:val="00864510"/>
    <w:rsid w:val="0086464D"/>
    <w:rsid w:val="00864693"/>
    <w:rsid w:val="00864791"/>
    <w:rsid w:val="0086496A"/>
    <w:rsid w:val="008649F3"/>
    <w:rsid w:val="00864BDB"/>
    <w:rsid w:val="00864E57"/>
    <w:rsid w:val="00864FB6"/>
    <w:rsid w:val="0086506B"/>
    <w:rsid w:val="008651D7"/>
    <w:rsid w:val="008653AD"/>
    <w:rsid w:val="0086564E"/>
    <w:rsid w:val="008657BA"/>
    <w:rsid w:val="008658AE"/>
    <w:rsid w:val="00865BCA"/>
    <w:rsid w:val="00865D00"/>
    <w:rsid w:val="00865E89"/>
    <w:rsid w:val="00865EEF"/>
    <w:rsid w:val="00865F9B"/>
    <w:rsid w:val="00866150"/>
    <w:rsid w:val="0086621F"/>
    <w:rsid w:val="00866243"/>
    <w:rsid w:val="00866293"/>
    <w:rsid w:val="00866302"/>
    <w:rsid w:val="0086666F"/>
    <w:rsid w:val="0086676C"/>
    <w:rsid w:val="008668B7"/>
    <w:rsid w:val="00866C14"/>
    <w:rsid w:val="00866C79"/>
    <w:rsid w:val="00866D38"/>
    <w:rsid w:val="00866ECF"/>
    <w:rsid w:val="00866F99"/>
    <w:rsid w:val="008670A3"/>
    <w:rsid w:val="00867266"/>
    <w:rsid w:val="00867401"/>
    <w:rsid w:val="008674A5"/>
    <w:rsid w:val="008674FB"/>
    <w:rsid w:val="00867536"/>
    <w:rsid w:val="008676C9"/>
    <w:rsid w:val="0086771A"/>
    <w:rsid w:val="008677EF"/>
    <w:rsid w:val="008678BA"/>
    <w:rsid w:val="008679C2"/>
    <w:rsid w:val="00867A00"/>
    <w:rsid w:val="00867ABE"/>
    <w:rsid w:val="00867AE9"/>
    <w:rsid w:val="00867B5E"/>
    <w:rsid w:val="00867BAF"/>
    <w:rsid w:val="00867BCC"/>
    <w:rsid w:val="00867C71"/>
    <w:rsid w:val="00867CED"/>
    <w:rsid w:val="00867ED1"/>
    <w:rsid w:val="0087017A"/>
    <w:rsid w:val="00870241"/>
    <w:rsid w:val="0087025F"/>
    <w:rsid w:val="00870272"/>
    <w:rsid w:val="008702E3"/>
    <w:rsid w:val="008703A6"/>
    <w:rsid w:val="0087041D"/>
    <w:rsid w:val="00870421"/>
    <w:rsid w:val="008704B1"/>
    <w:rsid w:val="0087053C"/>
    <w:rsid w:val="00870832"/>
    <w:rsid w:val="00870851"/>
    <w:rsid w:val="00870CAF"/>
    <w:rsid w:val="00870DB3"/>
    <w:rsid w:val="00870F78"/>
    <w:rsid w:val="008710AD"/>
    <w:rsid w:val="00871144"/>
    <w:rsid w:val="0087117E"/>
    <w:rsid w:val="008713EF"/>
    <w:rsid w:val="00871525"/>
    <w:rsid w:val="00871565"/>
    <w:rsid w:val="008715E4"/>
    <w:rsid w:val="008717BC"/>
    <w:rsid w:val="008718B4"/>
    <w:rsid w:val="00871A1B"/>
    <w:rsid w:val="0087229B"/>
    <w:rsid w:val="008722B4"/>
    <w:rsid w:val="008724BE"/>
    <w:rsid w:val="00872775"/>
    <w:rsid w:val="0087282C"/>
    <w:rsid w:val="00872960"/>
    <w:rsid w:val="008729F6"/>
    <w:rsid w:val="00872C98"/>
    <w:rsid w:val="00872CED"/>
    <w:rsid w:val="00872D5F"/>
    <w:rsid w:val="00872E87"/>
    <w:rsid w:val="00872F22"/>
    <w:rsid w:val="00873027"/>
    <w:rsid w:val="0087315B"/>
    <w:rsid w:val="00873279"/>
    <w:rsid w:val="00873376"/>
    <w:rsid w:val="008737E8"/>
    <w:rsid w:val="00873878"/>
    <w:rsid w:val="00873C42"/>
    <w:rsid w:val="00873C55"/>
    <w:rsid w:val="00873C66"/>
    <w:rsid w:val="00874002"/>
    <w:rsid w:val="0087437D"/>
    <w:rsid w:val="0087437E"/>
    <w:rsid w:val="00874473"/>
    <w:rsid w:val="0087449A"/>
    <w:rsid w:val="008744BF"/>
    <w:rsid w:val="00874568"/>
    <w:rsid w:val="00874569"/>
    <w:rsid w:val="0087459E"/>
    <w:rsid w:val="008747B3"/>
    <w:rsid w:val="0087487F"/>
    <w:rsid w:val="00874A8D"/>
    <w:rsid w:val="00874C83"/>
    <w:rsid w:val="00874D10"/>
    <w:rsid w:val="00874D88"/>
    <w:rsid w:val="008751BB"/>
    <w:rsid w:val="008752BF"/>
    <w:rsid w:val="008754EA"/>
    <w:rsid w:val="008755CF"/>
    <w:rsid w:val="008757F3"/>
    <w:rsid w:val="008759C1"/>
    <w:rsid w:val="00875A95"/>
    <w:rsid w:val="00875B5F"/>
    <w:rsid w:val="00875C2E"/>
    <w:rsid w:val="00875E06"/>
    <w:rsid w:val="00875FDD"/>
    <w:rsid w:val="00876016"/>
    <w:rsid w:val="00876142"/>
    <w:rsid w:val="0087624D"/>
    <w:rsid w:val="00876501"/>
    <w:rsid w:val="0087676D"/>
    <w:rsid w:val="00876898"/>
    <w:rsid w:val="00876917"/>
    <w:rsid w:val="00876985"/>
    <w:rsid w:val="00876993"/>
    <w:rsid w:val="00876AFA"/>
    <w:rsid w:val="00876B0D"/>
    <w:rsid w:val="00876B93"/>
    <w:rsid w:val="00876D15"/>
    <w:rsid w:val="00876D3A"/>
    <w:rsid w:val="00876DE7"/>
    <w:rsid w:val="00876EFB"/>
    <w:rsid w:val="00877141"/>
    <w:rsid w:val="00877583"/>
    <w:rsid w:val="008775DF"/>
    <w:rsid w:val="00877747"/>
    <w:rsid w:val="0087799F"/>
    <w:rsid w:val="00877B00"/>
    <w:rsid w:val="00877C43"/>
    <w:rsid w:val="00877C90"/>
    <w:rsid w:val="00877D9C"/>
    <w:rsid w:val="00877F20"/>
    <w:rsid w:val="00877F9A"/>
    <w:rsid w:val="00877FB7"/>
    <w:rsid w:val="00880029"/>
    <w:rsid w:val="00880663"/>
    <w:rsid w:val="00880AF8"/>
    <w:rsid w:val="00880BF9"/>
    <w:rsid w:val="00880C33"/>
    <w:rsid w:val="00880CA5"/>
    <w:rsid w:val="00880DE8"/>
    <w:rsid w:val="00880E7A"/>
    <w:rsid w:val="00880EEB"/>
    <w:rsid w:val="00880FE6"/>
    <w:rsid w:val="00881431"/>
    <w:rsid w:val="008815AB"/>
    <w:rsid w:val="0088179C"/>
    <w:rsid w:val="0088197B"/>
    <w:rsid w:val="00881ADB"/>
    <w:rsid w:val="00881BD4"/>
    <w:rsid w:val="00881C37"/>
    <w:rsid w:val="00881C73"/>
    <w:rsid w:val="00881D5B"/>
    <w:rsid w:val="00881E5B"/>
    <w:rsid w:val="00881F52"/>
    <w:rsid w:val="00881FA5"/>
    <w:rsid w:val="00881FED"/>
    <w:rsid w:val="00882017"/>
    <w:rsid w:val="0088215A"/>
    <w:rsid w:val="008822F4"/>
    <w:rsid w:val="00882487"/>
    <w:rsid w:val="008824CF"/>
    <w:rsid w:val="00882784"/>
    <w:rsid w:val="008828C9"/>
    <w:rsid w:val="00882928"/>
    <w:rsid w:val="00882C6A"/>
    <w:rsid w:val="00882D02"/>
    <w:rsid w:val="00882DBD"/>
    <w:rsid w:val="00882E97"/>
    <w:rsid w:val="00882EC6"/>
    <w:rsid w:val="00882F13"/>
    <w:rsid w:val="00882F21"/>
    <w:rsid w:val="0088301C"/>
    <w:rsid w:val="00883158"/>
    <w:rsid w:val="008831AB"/>
    <w:rsid w:val="00883421"/>
    <w:rsid w:val="00883704"/>
    <w:rsid w:val="00883806"/>
    <w:rsid w:val="008838F9"/>
    <w:rsid w:val="00883B03"/>
    <w:rsid w:val="00884165"/>
    <w:rsid w:val="00884599"/>
    <w:rsid w:val="008847DE"/>
    <w:rsid w:val="0088487C"/>
    <w:rsid w:val="008849C9"/>
    <w:rsid w:val="00884BC2"/>
    <w:rsid w:val="0088508A"/>
    <w:rsid w:val="008850A7"/>
    <w:rsid w:val="008852AE"/>
    <w:rsid w:val="008853A2"/>
    <w:rsid w:val="00885400"/>
    <w:rsid w:val="0088544C"/>
    <w:rsid w:val="008854C2"/>
    <w:rsid w:val="0088571B"/>
    <w:rsid w:val="0088579E"/>
    <w:rsid w:val="00885865"/>
    <w:rsid w:val="008858B3"/>
    <w:rsid w:val="00885A1B"/>
    <w:rsid w:val="00885A6B"/>
    <w:rsid w:val="00885B42"/>
    <w:rsid w:val="00885EDB"/>
    <w:rsid w:val="00885FF0"/>
    <w:rsid w:val="00886183"/>
    <w:rsid w:val="0088619C"/>
    <w:rsid w:val="00886246"/>
    <w:rsid w:val="00886280"/>
    <w:rsid w:val="0088631E"/>
    <w:rsid w:val="008864BC"/>
    <w:rsid w:val="00886569"/>
    <w:rsid w:val="008865FD"/>
    <w:rsid w:val="0088665B"/>
    <w:rsid w:val="008867E0"/>
    <w:rsid w:val="008869F2"/>
    <w:rsid w:val="00886C42"/>
    <w:rsid w:val="00886D87"/>
    <w:rsid w:val="00887016"/>
    <w:rsid w:val="0088721C"/>
    <w:rsid w:val="0088732A"/>
    <w:rsid w:val="00887634"/>
    <w:rsid w:val="008877D2"/>
    <w:rsid w:val="0088798C"/>
    <w:rsid w:val="008879B7"/>
    <w:rsid w:val="00887C27"/>
    <w:rsid w:val="00887C62"/>
    <w:rsid w:val="00887DAC"/>
    <w:rsid w:val="00887EF0"/>
    <w:rsid w:val="008900C2"/>
    <w:rsid w:val="00890343"/>
    <w:rsid w:val="00890479"/>
    <w:rsid w:val="008906E4"/>
    <w:rsid w:val="0089078F"/>
    <w:rsid w:val="008908ED"/>
    <w:rsid w:val="00890A0C"/>
    <w:rsid w:val="00890AD8"/>
    <w:rsid w:val="00890B4F"/>
    <w:rsid w:val="00890C74"/>
    <w:rsid w:val="00890D1D"/>
    <w:rsid w:val="00890D57"/>
    <w:rsid w:val="00890EC3"/>
    <w:rsid w:val="00891137"/>
    <w:rsid w:val="00891213"/>
    <w:rsid w:val="0089128F"/>
    <w:rsid w:val="008913F8"/>
    <w:rsid w:val="0089142B"/>
    <w:rsid w:val="00891497"/>
    <w:rsid w:val="008915B1"/>
    <w:rsid w:val="008917EA"/>
    <w:rsid w:val="008919BB"/>
    <w:rsid w:val="00891DCA"/>
    <w:rsid w:val="00891E4B"/>
    <w:rsid w:val="00891EF4"/>
    <w:rsid w:val="00892116"/>
    <w:rsid w:val="00892204"/>
    <w:rsid w:val="008925CB"/>
    <w:rsid w:val="008927D3"/>
    <w:rsid w:val="008929C9"/>
    <w:rsid w:val="00892A46"/>
    <w:rsid w:val="00892AFA"/>
    <w:rsid w:val="00892BE7"/>
    <w:rsid w:val="0089317F"/>
    <w:rsid w:val="00893269"/>
    <w:rsid w:val="008933E8"/>
    <w:rsid w:val="0089347C"/>
    <w:rsid w:val="0089356B"/>
    <w:rsid w:val="00893711"/>
    <w:rsid w:val="00893739"/>
    <w:rsid w:val="008937FC"/>
    <w:rsid w:val="00893817"/>
    <w:rsid w:val="0089381B"/>
    <w:rsid w:val="00893850"/>
    <w:rsid w:val="0089388D"/>
    <w:rsid w:val="00893B57"/>
    <w:rsid w:val="00893CEC"/>
    <w:rsid w:val="00893D86"/>
    <w:rsid w:val="00893ED8"/>
    <w:rsid w:val="00893F55"/>
    <w:rsid w:val="00893F8A"/>
    <w:rsid w:val="008945DB"/>
    <w:rsid w:val="008947E6"/>
    <w:rsid w:val="0089488C"/>
    <w:rsid w:val="00894CDE"/>
    <w:rsid w:val="00894D30"/>
    <w:rsid w:val="00894D3E"/>
    <w:rsid w:val="0089517C"/>
    <w:rsid w:val="0089570E"/>
    <w:rsid w:val="00895777"/>
    <w:rsid w:val="00895818"/>
    <w:rsid w:val="00895CBE"/>
    <w:rsid w:val="00895D5E"/>
    <w:rsid w:val="00895E01"/>
    <w:rsid w:val="00895E9F"/>
    <w:rsid w:val="008960BA"/>
    <w:rsid w:val="0089614A"/>
    <w:rsid w:val="0089631E"/>
    <w:rsid w:val="00896410"/>
    <w:rsid w:val="00896623"/>
    <w:rsid w:val="00896779"/>
    <w:rsid w:val="008967B5"/>
    <w:rsid w:val="00896977"/>
    <w:rsid w:val="0089698D"/>
    <w:rsid w:val="00896AA7"/>
    <w:rsid w:val="00896B27"/>
    <w:rsid w:val="00896D55"/>
    <w:rsid w:val="008975BB"/>
    <w:rsid w:val="00897652"/>
    <w:rsid w:val="00897692"/>
    <w:rsid w:val="00897774"/>
    <w:rsid w:val="0089779E"/>
    <w:rsid w:val="00897871"/>
    <w:rsid w:val="00897AB6"/>
    <w:rsid w:val="00897BA0"/>
    <w:rsid w:val="00897C63"/>
    <w:rsid w:val="00897D2F"/>
    <w:rsid w:val="00897E7D"/>
    <w:rsid w:val="00897FBA"/>
    <w:rsid w:val="008A00DA"/>
    <w:rsid w:val="008A029F"/>
    <w:rsid w:val="008A0422"/>
    <w:rsid w:val="008A0815"/>
    <w:rsid w:val="008A0B0E"/>
    <w:rsid w:val="008A0BEF"/>
    <w:rsid w:val="008A0D55"/>
    <w:rsid w:val="008A0DC7"/>
    <w:rsid w:val="008A0E76"/>
    <w:rsid w:val="008A0F0E"/>
    <w:rsid w:val="008A138F"/>
    <w:rsid w:val="008A147A"/>
    <w:rsid w:val="008A14A3"/>
    <w:rsid w:val="008A14A6"/>
    <w:rsid w:val="008A16D0"/>
    <w:rsid w:val="008A1A20"/>
    <w:rsid w:val="008A1B84"/>
    <w:rsid w:val="008A1D2D"/>
    <w:rsid w:val="008A1D74"/>
    <w:rsid w:val="008A1DEA"/>
    <w:rsid w:val="008A1E72"/>
    <w:rsid w:val="008A1E77"/>
    <w:rsid w:val="008A1EAC"/>
    <w:rsid w:val="008A1F09"/>
    <w:rsid w:val="008A2053"/>
    <w:rsid w:val="008A24A3"/>
    <w:rsid w:val="008A2505"/>
    <w:rsid w:val="008A271F"/>
    <w:rsid w:val="008A275C"/>
    <w:rsid w:val="008A2BE8"/>
    <w:rsid w:val="008A2D06"/>
    <w:rsid w:val="008A2D36"/>
    <w:rsid w:val="008A2D3E"/>
    <w:rsid w:val="008A2F40"/>
    <w:rsid w:val="008A3080"/>
    <w:rsid w:val="008A30D4"/>
    <w:rsid w:val="008A320E"/>
    <w:rsid w:val="008A3757"/>
    <w:rsid w:val="008A37BE"/>
    <w:rsid w:val="008A38C9"/>
    <w:rsid w:val="008A3906"/>
    <w:rsid w:val="008A3924"/>
    <w:rsid w:val="008A3987"/>
    <w:rsid w:val="008A39CA"/>
    <w:rsid w:val="008A3B06"/>
    <w:rsid w:val="008A3C4E"/>
    <w:rsid w:val="008A3EFF"/>
    <w:rsid w:val="008A3F2E"/>
    <w:rsid w:val="008A3F86"/>
    <w:rsid w:val="008A4050"/>
    <w:rsid w:val="008A40CA"/>
    <w:rsid w:val="008A4229"/>
    <w:rsid w:val="008A4643"/>
    <w:rsid w:val="008A4689"/>
    <w:rsid w:val="008A4781"/>
    <w:rsid w:val="008A4B2B"/>
    <w:rsid w:val="008A4BFA"/>
    <w:rsid w:val="008A4D5B"/>
    <w:rsid w:val="008A4E26"/>
    <w:rsid w:val="008A4E95"/>
    <w:rsid w:val="008A4ED8"/>
    <w:rsid w:val="008A5089"/>
    <w:rsid w:val="008A51BC"/>
    <w:rsid w:val="008A5248"/>
    <w:rsid w:val="008A534F"/>
    <w:rsid w:val="008A542C"/>
    <w:rsid w:val="008A54F7"/>
    <w:rsid w:val="008A570E"/>
    <w:rsid w:val="008A5860"/>
    <w:rsid w:val="008A588B"/>
    <w:rsid w:val="008A5A09"/>
    <w:rsid w:val="008A5B6A"/>
    <w:rsid w:val="008A5C63"/>
    <w:rsid w:val="008A5EFB"/>
    <w:rsid w:val="008A60E4"/>
    <w:rsid w:val="008A6442"/>
    <w:rsid w:val="008A647E"/>
    <w:rsid w:val="008A6676"/>
    <w:rsid w:val="008A6706"/>
    <w:rsid w:val="008A6745"/>
    <w:rsid w:val="008A67F8"/>
    <w:rsid w:val="008A693C"/>
    <w:rsid w:val="008A6BCE"/>
    <w:rsid w:val="008A6FF1"/>
    <w:rsid w:val="008A7003"/>
    <w:rsid w:val="008A719B"/>
    <w:rsid w:val="008A7462"/>
    <w:rsid w:val="008A74C9"/>
    <w:rsid w:val="008A751D"/>
    <w:rsid w:val="008A766D"/>
    <w:rsid w:val="008A7720"/>
    <w:rsid w:val="008A77AF"/>
    <w:rsid w:val="008A788B"/>
    <w:rsid w:val="008A796B"/>
    <w:rsid w:val="008A79FD"/>
    <w:rsid w:val="008A7DEC"/>
    <w:rsid w:val="008A7E2E"/>
    <w:rsid w:val="008A7F89"/>
    <w:rsid w:val="008B0120"/>
    <w:rsid w:val="008B04A6"/>
    <w:rsid w:val="008B05A7"/>
    <w:rsid w:val="008B06C7"/>
    <w:rsid w:val="008B07A9"/>
    <w:rsid w:val="008B07C1"/>
    <w:rsid w:val="008B0D46"/>
    <w:rsid w:val="008B1456"/>
    <w:rsid w:val="008B166B"/>
    <w:rsid w:val="008B16CC"/>
    <w:rsid w:val="008B178C"/>
    <w:rsid w:val="008B190A"/>
    <w:rsid w:val="008B1AB3"/>
    <w:rsid w:val="008B1AC5"/>
    <w:rsid w:val="008B1BBB"/>
    <w:rsid w:val="008B1FC9"/>
    <w:rsid w:val="008B2225"/>
    <w:rsid w:val="008B22B0"/>
    <w:rsid w:val="008B23F6"/>
    <w:rsid w:val="008B24C5"/>
    <w:rsid w:val="008B27CA"/>
    <w:rsid w:val="008B2B1A"/>
    <w:rsid w:val="008B2B1B"/>
    <w:rsid w:val="008B2B85"/>
    <w:rsid w:val="008B2D4A"/>
    <w:rsid w:val="008B2DC0"/>
    <w:rsid w:val="008B2F70"/>
    <w:rsid w:val="008B2FD6"/>
    <w:rsid w:val="008B2FF6"/>
    <w:rsid w:val="008B3112"/>
    <w:rsid w:val="008B3123"/>
    <w:rsid w:val="008B34CC"/>
    <w:rsid w:val="008B36DF"/>
    <w:rsid w:val="008B3707"/>
    <w:rsid w:val="008B387A"/>
    <w:rsid w:val="008B3E55"/>
    <w:rsid w:val="008B3EF1"/>
    <w:rsid w:val="008B4130"/>
    <w:rsid w:val="008B4142"/>
    <w:rsid w:val="008B41F9"/>
    <w:rsid w:val="008B4289"/>
    <w:rsid w:val="008B42AC"/>
    <w:rsid w:val="008B4396"/>
    <w:rsid w:val="008B439B"/>
    <w:rsid w:val="008B4975"/>
    <w:rsid w:val="008B4AFA"/>
    <w:rsid w:val="008B4BF2"/>
    <w:rsid w:val="008B4DE9"/>
    <w:rsid w:val="008B4FAA"/>
    <w:rsid w:val="008B51E4"/>
    <w:rsid w:val="008B5394"/>
    <w:rsid w:val="008B5465"/>
    <w:rsid w:val="008B547C"/>
    <w:rsid w:val="008B563D"/>
    <w:rsid w:val="008B59DF"/>
    <w:rsid w:val="008B5A3F"/>
    <w:rsid w:val="008B5C43"/>
    <w:rsid w:val="008B5FB4"/>
    <w:rsid w:val="008B5FF8"/>
    <w:rsid w:val="008B60BD"/>
    <w:rsid w:val="008B62AF"/>
    <w:rsid w:val="008B62E0"/>
    <w:rsid w:val="008B6369"/>
    <w:rsid w:val="008B6692"/>
    <w:rsid w:val="008B690E"/>
    <w:rsid w:val="008B6980"/>
    <w:rsid w:val="008B6B74"/>
    <w:rsid w:val="008B6E72"/>
    <w:rsid w:val="008B6FA0"/>
    <w:rsid w:val="008B70AD"/>
    <w:rsid w:val="008B70B4"/>
    <w:rsid w:val="008B73F4"/>
    <w:rsid w:val="008B7501"/>
    <w:rsid w:val="008B759E"/>
    <w:rsid w:val="008B7779"/>
    <w:rsid w:val="008B7929"/>
    <w:rsid w:val="008B7ACF"/>
    <w:rsid w:val="008B7C82"/>
    <w:rsid w:val="008B7EFA"/>
    <w:rsid w:val="008C00EE"/>
    <w:rsid w:val="008C00F8"/>
    <w:rsid w:val="008C0115"/>
    <w:rsid w:val="008C01DF"/>
    <w:rsid w:val="008C0417"/>
    <w:rsid w:val="008C0574"/>
    <w:rsid w:val="008C05DF"/>
    <w:rsid w:val="008C061C"/>
    <w:rsid w:val="008C06E8"/>
    <w:rsid w:val="008C07AA"/>
    <w:rsid w:val="008C0882"/>
    <w:rsid w:val="008C08D2"/>
    <w:rsid w:val="008C09FC"/>
    <w:rsid w:val="008C0DE4"/>
    <w:rsid w:val="008C0EA9"/>
    <w:rsid w:val="008C0EDA"/>
    <w:rsid w:val="008C119A"/>
    <w:rsid w:val="008C11D8"/>
    <w:rsid w:val="008C12FE"/>
    <w:rsid w:val="008C14A4"/>
    <w:rsid w:val="008C17CE"/>
    <w:rsid w:val="008C183D"/>
    <w:rsid w:val="008C1B45"/>
    <w:rsid w:val="008C1B7B"/>
    <w:rsid w:val="008C1C8A"/>
    <w:rsid w:val="008C1C92"/>
    <w:rsid w:val="008C1DDE"/>
    <w:rsid w:val="008C1E90"/>
    <w:rsid w:val="008C1F0B"/>
    <w:rsid w:val="008C1F3A"/>
    <w:rsid w:val="008C21D6"/>
    <w:rsid w:val="008C21E4"/>
    <w:rsid w:val="008C2237"/>
    <w:rsid w:val="008C23BB"/>
    <w:rsid w:val="008C243C"/>
    <w:rsid w:val="008C24AF"/>
    <w:rsid w:val="008C24B3"/>
    <w:rsid w:val="008C2A03"/>
    <w:rsid w:val="008C2A90"/>
    <w:rsid w:val="008C2B3E"/>
    <w:rsid w:val="008C30D3"/>
    <w:rsid w:val="008C32A7"/>
    <w:rsid w:val="008C32BD"/>
    <w:rsid w:val="008C337B"/>
    <w:rsid w:val="008C3385"/>
    <w:rsid w:val="008C3429"/>
    <w:rsid w:val="008C3482"/>
    <w:rsid w:val="008C34E2"/>
    <w:rsid w:val="008C38B3"/>
    <w:rsid w:val="008C397B"/>
    <w:rsid w:val="008C397D"/>
    <w:rsid w:val="008C3988"/>
    <w:rsid w:val="008C3AA6"/>
    <w:rsid w:val="008C3D7F"/>
    <w:rsid w:val="008C3E0E"/>
    <w:rsid w:val="008C423B"/>
    <w:rsid w:val="008C427E"/>
    <w:rsid w:val="008C42EB"/>
    <w:rsid w:val="008C440C"/>
    <w:rsid w:val="008C48E4"/>
    <w:rsid w:val="008C4A46"/>
    <w:rsid w:val="008C4A52"/>
    <w:rsid w:val="008C4B73"/>
    <w:rsid w:val="008C4EC7"/>
    <w:rsid w:val="008C4F52"/>
    <w:rsid w:val="008C5751"/>
    <w:rsid w:val="008C57D6"/>
    <w:rsid w:val="008C5A54"/>
    <w:rsid w:val="008C5B34"/>
    <w:rsid w:val="008C5C19"/>
    <w:rsid w:val="008C5DBD"/>
    <w:rsid w:val="008C60AD"/>
    <w:rsid w:val="008C60C4"/>
    <w:rsid w:val="008C643A"/>
    <w:rsid w:val="008C6908"/>
    <w:rsid w:val="008C694C"/>
    <w:rsid w:val="008C699D"/>
    <w:rsid w:val="008C69EE"/>
    <w:rsid w:val="008C6A33"/>
    <w:rsid w:val="008C6F6B"/>
    <w:rsid w:val="008C6FE0"/>
    <w:rsid w:val="008C7255"/>
    <w:rsid w:val="008C73A0"/>
    <w:rsid w:val="008C747C"/>
    <w:rsid w:val="008C74C7"/>
    <w:rsid w:val="008C74E9"/>
    <w:rsid w:val="008C74EC"/>
    <w:rsid w:val="008C761B"/>
    <w:rsid w:val="008C763B"/>
    <w:rsid w:val="008C76B4"/>
    <w:rsid w:val="008C7748"/>
    <w:rsid w:val="008C7BCB"/>
    <w:rsid w:val="008C7C9A"/>
    <w:rsid w:val="008C7D99"/>
    <w:rsid w:val="008C7ECC"/>
    <w:rsid w:val="008D006E"/>
    <w:rsid w:val="008D00F9"/>
    <w:rsid w:val="008D018F"/>
    <w:rsid w:val="008D0468"/>
    <w:rsid w:val="008D04F7"/>
    <w:rsid w:val="008D0903"/>
    <w:rsid w:val="008D0B1D"/>
    <w:rsid w:val="008D0BF4"/>
    <w:rsid w:val="008D0E81"/>
    <w:rsid w:val="008D0E95"/>
    <w:rsid w:val="008D0FE7"/>
    <w:rsid w:val="008D108D"/>
    <w:rsid w:val="008D12F3"/>
    <w:rsid w:val="008D1326"/>
    <w:rsid w:val="008D133E"/>
    <w:rsid w:val="008D1407"/>
    <w:rsid w:val="008D1476"/>
    <w:rsid w:val="008D161C"/>
    <w:rsid w:val="008D1989"/>
    <w:rsid w:val="008D19F3"/>
    <w:rsid w:val="008D1AA4"/>
    <w:rsid w:val="008D1BAA"/>
    <w:rsid w:val="008D1C3D"/>
    <w:rsid w:val="008D1CFC"/>
    <w:rsid w:val="008D1D29"/>
    <w:rsid w:val="008D1DC6"/>
    <w:rsid w:val="008D1DD2"/>
    <w:rsid w:val="008D1F11"/>
    <w:rsid w:val="008D1FE1"/>
    <w:rsid w:val="008D21AD"/>
    <w:rsid w:val="008D2368"/>
    <w:rsid w:val="008D2407"/>
    <w:rsid w:val="008D2489"/>
    <w:rsid w:val="008D26B9"/>
    <w:rsid w:val="008D28FB"/>
    <w:rsid w:val="008D296D"/>
    <w:rsid w:val="008D2A20"/>
    <w:rsid w:val="008D2BAA"/>
    <w:rsid w:val="008D2BD3"/>
    <w:rsid w:val="008D2C8D"/>
    <w:rsid w:val="008D2E39"/>
    <w:rsid w:val="008D2F59"/>
    <w:rsid w:val="008D2F9E"/>
    <w:rsid w:val="008D31F1"/>
    <w:rsid w:val="008D32BE"/>
    <w:rsid w:val="008D356C"/>
    <w:rsid w:val="008D35E2"/>
    <w:rsid w:val="008D36B7"/>
    <w:rsid w:val="008D37AD"/>
    <w:rsid w:val="008D38CB"/>
    <w:rsid w:val="008D3922"/>
    <w:rsid w:val="008D3A3A"/>
    <w:rsid w:val="008D3E7A"/>
    <w:rsid w:val="008D3EF0"/>
    <w:rsid w:val="008D3FAF"/>
    <w:rsid w:val="008D41AA"/>
    <w:rsid w:val="008D4263"/>
    <w:rsid w:val="008D4383"/>
    <w:rsid w:val="008D44F7"/>
    <w:rsid w:val="008D45A0"/>
    <w:rsid w:val="008D45C5"/>
    <w:rsid w:val="008D461F"/>
    <w:rsid w:val="008D4808"/>
    <w:rsid w:val="008D4A0B"/>
    <w:rsid w:val="008D4C1B"/>
    <w:rsid w:val="008D4DB3"/>
    <w:rsid w:val="008D4DD7"/>
    <w:rsid w:val="008D4FB5"/>
    <w:rsid w:val="008D4FD4"/>
    <w:rsid w:val="008D51A2"/>
    <w:rsid w:val="008D51AB"/>
    <w:rsid w:val="008D51DD"/>
    <w:rsid w:val="008D54E5"/>
    <w:rsid w:val="008D554C"/>
    <w:rsid w:val="008D5638"/>
    <w:rsid w:val="008D587D"/>
    <w:rsid w:val="008D5A98"/>
    <w:rsid w:val="008D5CEB"/>
    <w:rsid w:val="008D5D65"/>
    <w:rsid w:val="008D5F23"/>
    <w:rsid w:val="008D5F44"/>
    <w:rsid w:val="008D64A2"/>
    <w:rsid w:val="008D66DF"/>
    <w:rsid w:val="008D67B7"/>
    <w:rsid w:val="008D6817"/>
    <w:rsid w:val="008D6A4C"/>
    <w:rsid w:val="008D6C09"/>
    <w:rsid w:val="008D6E5B"/>
    <w:rsid w:val="008D705E"/>
    <w:rsid w:val="008D70BD"/>
    <w:rsid w:val="008D75A0"/>
    <w:rsid w:val="008D75BF"/>
    <w:rsid w:val="008D771D"/>
    <w:rsid w:val="008D7AC1"/>
    <w:rsid w:val="008D7D9A"/>
    <w:rsid w:val="008D7F02"/>
    <w:rsid w:val="008D7F0D"/>
    <w:rsid w:val="008D7F66"/>
    <w:rsid w:val="008E04C2"/>
    <w:rsid w:val="008E059C"/>
    <w:rsid w:val="008E06A3"/>
    <w:rsid w:val="008E093C"/>
    <w:rsid w:val="008E0A6F"/>
    <w:rsid w:val="008E0B39"/>
    <w:rsid w:val="008E0DCF"/>
    <w:rsid w:val="008E0E11"/>
    <w:rsid w:val="008E11BD"/>
    <w:rsid w:val="008E12B5"/>
    <w:rsid w:val="008E13DD"/>
    <w:rsid w:val="008E150E"/>
    <w:rsid w:val="008E17AD"/>
    <w:rsid w:val="008E17B8"/>
    <w:rsid w:val="008E1861"/>
    <w:rsid w:val="008E192E"/>
    <w:rsid w:val="008E1B25"/>
    <w:rsid w:val="008E1E56"/>
    <w:rsid w:val="008E2069"/>
    <w:rsid w:val="008E24C5"/>
    <w:rsid w:val="008E287F"/>
    <w:rsid w:val="008E29A3"/>
    <w:rsid w:val="008E2A26"/>
    <w:rsid w:val="008E2AEA"/>
    <w:rsid w:val="008E2E04"/>
    <w:rsid w:val="008E2E15"/>
    <w:rsid w:val="008E2FA8"/>
    <w:rsid w:val="008E318D"/>
    <w:rsid w:val="008E31A2"/>
    <w:rsid w:val="008E31BD"/>
    <w:rsid w:val="008E331E"/>
    <w:rsid w:val="008E3517"/>
    <w:rsid w:val="008E362E"/>
    <w:rsid w:val="008E3676"/>
    <w:rsid w:val="008E375A"/>
    <w:rsid w:val="008E3809"/>
    <w:rsid w:val="008E3B40"/>
    <w:rsid w:val="008E3BBF"/>
    <w:rsid w:val="008E3D96"/>
    <w:rsid w:val="008E3DF0"/>
    <w:rsid w:val="008E3FC8"/>
    <w:rsid w:val="008E4343"/>
    <w:rsid w:val="008E4811"/>
    <w:rsid w:val="008E4993"/>
    <w:rsid w:val="008E4B8E"/>
    <w:rsid w:val="008E4BB2"/>
    <w:rsid w:val="008E4BD6"/>
    <w:rsid w:val="008E4BF8"/>
    <w:rsid w:val="008E4D35"/>
    <w:rsid w:val="008E4D86"/>
    <w:rsid w:val="008E4E30"/>
    <w:rsid w:val="008E50E1"/>
    <w:rsid w:val="008E525F"/>
    <w:rsid w:val="008E5400"/>
    <w:rsid w:val="008E5868"/>
    <w:rsid w:val="008E5A64"/>
    <w:rsid w:val="008E5B1E"/>
    <w:rsid w:val="008E5C30"/>
    <w:rsid w:val="008E5E99"/>
    <w:rsid w:val="008E5F50"/>
    <w:rsid w:val="008E6054"/>
    <w:rsid w:val="008E60FC"/>
    <w:rsid w:val="008E61BA"/>
    <w:rsid w:val="008E6212"/>
    <w:rsid w:val="008E62AD"/>
    <w:rsid w:val="008E64F5"/>
    <w:rsid w:val="008E66DA"/>
    <w:rsid w:val="008E671A"/>
    <w:rsid w:val="008E6C20"/>
    <w:rsid w:val="008E6DB7"/>
    <w:rsid w:val="008E6ECE"/>
    <w:rsid w:val="008E709F"/>
    <w:rsid w:val="008E7355"/>
    <w:rsid w:val="008E737B"/>
    <w:rsid w:val="008E76CE"/>
    <w:rsid w:val="008E7962"/>
    <w:rsid w:val="008E7B76"/>
    <w:rsid w:val="008E7CF4"/>
    <w:rsid w:val="008E7DBE"/>
    <w:rsid w:val="008E7E2C"/>
    <w:rsid w:val="008E7EB1"/>
    <w:rsid w:val="008E7F87"/>
    <w:rsid w:val="008F0156"/>
    <w:rsid w:val="008F0306"/>
    <w:rsid w:val="008F03FB"/>
    <w:rsid w:val="008F0492"/>
    <w:rsid w:val="008F04CD"/>
    <w:rsid w:val="008F05F3"/>
    <w:rsid w:val="008F06E8"/>
    <w:rsid w:val="008F06EF"/>
    <w:rsid w:val="008F08CB"/>
    <w:rsid w:val="008F0A5A"/>
    <w:rsid w:val="008F0BD5"/>
    <w:rsid w:val="008F0C27"/>
    <w:rsid w:val="008F0D12"/>
    <w:rsid w:val="008F0E8E"/>
    <w:rsid w:val="008F0F6F"/>
    <w:rsid w:val="008F1108"/>
    <w:rsid w:val="008F1132"/>
    <w:rsid w:val="008F113E"/>
    <w:rsid w:val="008F13F2"/>
    <w:rsid w:val="008F140F"/>
    <w:rsid w:val="008F19EA"/>
    <w:rsid w:val="008F1BE1"/>
    <w:rsid w:val="008F1CE6"/>
    <w:rsid w:val="008F1DA0"/>
    <w:rsid w:val="008F1E6B"/>
    <w:rsid w:val="008F1EAF"/>
    <w:rsid w:val="008F2082"/>
    <w:rsid w:val="008F208A"/>
    <w:rsid w:val="008F20D3"/>
    <w:rsid w:val="008F21DF"/>
    <w:rsid w:val="008F23A8"/>
    <w:rsid w:val="008F2875"/>
    <w:rsid w:val="008F2A51"/>
    <w:rsid w:val="008F2A7B"/>
    <w:rsid w:val="008F2C21"/>
    <w:rsid w:val="008F2C5D"/>
    <w:rsid w:val="008F2D76"/>
    <w:rsid w:val="008F2F9D"/>
    <w:rsid w:val="008F2FF6"/>
    <w:rsid w:val="008F305E"/>
    <w:rsid w:val="008F3069"/>
    <w:rsid w:val="008F30C2"/>
    <w:rsid w:val="008F3132"/>
    <w:rsid w:val="008F31D3"/>
    <w:rsid w:val="008F334E"/>
    <w:rsid w:val="008F3386"/>
    <w:rsid w:val="008F369E"/>
    <w:rsid w:val="008F373A"/>
    <w:rsid w:val="008F3781"/>
    <w:rsid w:val="008F3A80"/>
    <w:rsid w:val="008F3B0C"/>
    <w:rsid w:val="008F3BAD"/>
    <w:rsid w:val="008F3CBA"/>
    <w:rsid w:val="008F3D0B"/>
    <w:rsid w:val="008F40BD"/>
    <w:rsid w:val="008F41BE"/>
    <w:rsid w:val="008F41D2"/>
    <w:rsid w:val="008F444F"/>
    <w:rsid w:val="008F48D0"/>
    <w:rsid w:val="008F4915"/>
    <w:rsid w:val="008F4C78"/>
    <w:rsid w:val="008F4D74"/>
    <w:rsid w:val="008F4ECF"/>
    <w:rsid w:val="008F4F57"/>
    <w:rsid w:val="008F4F94"/>
    <w:rsid w:val="008F4F95"/>
    <w:rsid w:val="008F4FC8"/>
    <w:rsid w:val="008F4FDB"/>
    <w:rsid w:val="008F525C"/>
    <w:rsid w:val="008F53BB"/>
    <w:rsid w:val="008F54C1"/>
    <w:rsid w:val="008F55F7"/>
    <w:rsid w:val="008F5739"/>
    <w:rsid w:val="008F57A2"/>
    <w:rsid w:val="008F5C59"/>
    <w:rsid w:val="008F5E30"/>
    <w:rsid w:val="008F5E9A"/>
    <w:rsid w:val="008F5F67"/>
    <w:rsid w:val="008F6377"/>
    <w:rsid w:val="008F63ED"/>
    <w:rsid w:val="008F65E2"/>
    <w:rsid w:val="008F6721"/>
    <w:rsid w:val="008F67BB"/>
    <w:rsid w:val="008F684B"/>
    <w:rsid w:val="008F6C01"/>
    <w:rsid w:val="008F6D9E"/>
    <w:rsid w:val="008F6FDC"/>
    <w:rsid w:val="008F7147"/>
    <w:rsid w:val="008F715D"/>
    <w:rsid w:val="008F71A9"/>
    <w:rsid w:val="008F738A"/>
    <w:rsid w:val="008F7442"/>
    <w:rsid w:val="008F78B9"/>
    <w:rsid w:val="008F7D48"/>
    <w:rsid w:val="008F7F7B"/>
    <w:rsid w:val="0090032F"/>
    <w:rsid w:val="0090053E"/>
    <w:rsid w:val="009007AF"/>
    <w:rsid w:val="00900AEE"/>
    <w:rsid w:val="00900D59"/>
    <w:rsid w:val="00900DA1"/>
    <w:rsid w:val="00900F7F"/>
    <w:rsid w:val="009011EE"/>
    <w:rsid w:val="00901358"/>
    <w:rsid w:val="00901829"/>
    <w:rsid w:val="00901948"/>
    <w:rsid w:val="00901A9C"/>
    <w:rsid w:val="00901B25"/>
    <w:rsid w:val="00901BB8"/>
    <w:rsid w:val="00901CE4"/>
    <w:rsid w:val="00901F26"/>
    <w:rsid w:val="00902162"/>
    <w:rsid w:val="00902238"/>
    <w:rsid w:val="0090232D"/>
    <w:rsid w:val="009023A2"/>
    <w:rsid w:val="00902540"/>
    <w:rsid w:val="009025D5"/>
    <w:rsid w:val="009025F9"/>
    <w:rsid w:val="00902885"/>
    <w:rsid w:val="00902C52"/>
    <w:rsid w:val="00902D43"/>
    <w:rsid w:val="00902D77"/>
    <w:rsid w:val="00902DDD"/>
    <w:rsid w:val="0090301F"/>
    <w:rsid w:val="00903091"/>
    <w:rsid w:val="009030B4"/>
    <w:rsid w:val="0090311F"/>
    <w:rsid w:val="00903370"/>
    <w:rsid w:val="009035AF"/>
    <w:rsid w:val="00903752"/>
    <w:rsid w:val="00903842"/>
    <w:rsid w:val="00903D42"/>
    <w:rsid w:val="00903E10"/>
    <w:rsid w:val="00903F8A"/>
    <w:rsid w:val="00904170"/>
    <w:rsid w:val="00904298"/>
    <w:rsid w:val="0090450B"/>
    <w:rsid w:val="0090458D"/>
    <w:rsid w:val="009047C1"/>
    <w:rsid w:val="009048F0"/>
    <w:rsid w:val="00904A7C"/>
    <w:rsid w:val="00904AD0"/>
    <w:rsid w:val="00904B2A"/>
    <w:rsid w:val="00905362"/>
    <w:rsid w:val="0090563A"/>
    <w:rsid w:val="009056AF"/>
    <w:rsid w:val="009056EA"/>
    <w:rsid w:val="00905B4F"/>
    <w:rsid w:val="00905D40"/>
    <w:rsid w:val="00905D4D"/>
    <w:rsid w:val="00905E29"/>
    <w:rsid w:val="00905F47"/>
    <w:rsid w:val="00906265"/>
    <w:rsid w:val="00906281"/>
    <w:rsid w:val="00906373"/>
    <w:rsid w:val="00906724"/>
    <w:rsid w:val="009069A9"/>
    <w:rsid w:val="00906B27"/>
    <w:rsid w:val="00906B61"/>
    <w:rsid w:val="00906D97"/>
    <w:rsid w:val="00906EE9"/>
    <w:rsid w:val="00906EEC"/>
    <w:rsid w:val="00906F4C"/>
    <w:rsid w:val="00906F7B"/>
    <w:rsid w:val="00906FF0"/>
    <w:rsid w:val="0090721D"/>
    <w:rsid w:val="00907359"/>
    <w:rsid w:val="0090738F"/>
    <w:rsid w:val="009075BD"/>
    <w:rsid w:val="009075E2"/>
    <w:rsid w:val="009075E6"/>
    <w:rsid w:val="00907610"/>
    <w:rsid w:val="00907812"/>
    <w:rsid w:val="00907820"/>
    <w:rsid w:val="00907C57"/>
    <w:rsid w:val="00907C76"/>
    <w:rsid w:val="00907CC4"/>
    <w:rsid w:val="00907EDB"/>
    <w:rsid w:val="00907FA1"/>
    <w:rsid w:val="00907FC9"/>
    <w:rsid w:val="00910156"/>
    <w:rsid w:val="009101A7"/>
    <w:rsid w:val="0091026A"/>
    <w:rsid w:val="0091066F"/>
    <w:rsid w:val="009106DE"/>
    <w:rsid w:val="009109D5"/>
    <w:rsid w:val="009109DB"/>
    <w:rsid w:val="00910B4C"/>
    <w:rsid w:val="00910CC6"/>
    <w:rsid w:val="00910D55"/>
    <w:rsid w:val="00910DE0"/>
    <w:rsid w:val="00910F42"/>
    <w:rsid w:val="00910FAF"/>
    <w:rsid w:val="00910FF9"/>
    <w:rsid w:val="0091103B"/>
    <w:rsid w:val="00911402"/>
    <w:rsid w:val="009115AF"/>
    <w:rsid w:val="00911857"/>
    <w:rsid w:val="00911894"/>
    <w:rsid w:val="00911BC9"/>
    <w:rsid w:val="00911C38"/>
    <w:rsid w:val="00911DFD"/>
    <w:rsid w:val="00911F4F"/>
    <w:rsid w:val="0091205F"/>
    <w:rsid w:val="009121E5"/>
    <w:rsid w:val="00912287"/>
    <w:rsid w:val="0091238F"/>
    <w:rsid w:val="009123A2"/>
    <w:rsid w:val="00912928"/>
    <w:rsid w:val="0091296F"/>
    <w:rsid w:val="00912BB1"/>
    <w:rsid w:val="00912F78"/>
    <w:rsid w:val="009131B2"/>
    <w:rsid w:val="009134BC"/>
    <w:rsid w:val="009134C1"/>
    <w:rsid w:val="009137DF"/>
    <w:rsid w:val="009137F5"/>
    <w:rsid w:val="00913D1A"/>
    <w:rsid w:val="009140CC"/>
    <w:rsid w:val="00914220"/>
    <w:rsid w:val="0091438B"/>
    <w:rsid w:val="00914850"/>
    <w:rsid w:val="00914D20"/>
    <w:rsid w:val="00914D83"/>
    <w:rsid w:val="00914DEC"/>
    <w:rsid w:val="00914F3E"/>
    <w:rsid w:val="00914FB9"/>
    <w:rsid w:val="00914FBF"/>
    <w:rsid w:val="00915050"/>
    <w:rsid w:val="00915172"/>
    <w:rsid w:val="009151BC"/>
    <w:rsid w:val="0091524E"/>
    <w:rsid w:val="009152CD"/>
    <w:rsid w:val="0091548A"/>
    <w:rsid w:val="0091550D"/>
    <w:rsid w:val="00915700"/>
    <w:rsid w:val="009157B9"/>
    <w:rsid w:val="00915E67"/>
    <w:rsid w:val="0091603B"/>
    <w:rsid w:val="00916622"/>
    <w:rsid w:val="00916657"/>
    <w:rsid w:val="0091693F"/>
    <w:rsid w:val="00916AE2"/>
    <w:rsid w:val="00916C62"/>
    <w:rsid w:val="00916D8F"/>
    <w:rsid w:val="00916DEB"/>
    <w:rsid w:val="00916E60"/>
    <w:rsid w:val="00916FB5"/>
    <w:rsid w:val="00916FC0"/>
    <w:rsid w:val="0091703F"/>
    <w:rsid w:val="00917049"/>
    <w:rsid w:val="00917299"/>
    <w:rsid w:val="00917337"/>
    <w:rsid w:val="00917574"/>
    <w:rsid w:val="00917593"/>
    <w:rsid w:val="009176AA"/>
    <w:rsid w:val="009176B3"/>
    <w:rsid w:val="009176F9"/>
    <w:rsid w:val="0091787E"/>
    <w:rsid w:val="00917BF0"/>
    <w:rsid w:val="00917C1D"/>
    <w:rsid w:val="00917DB2"/>
    <w:rsid w:val="00917EA8"/>
    <w:rsid w:val="00917F23"/>
    <w:rsid w:val="00917FA6"/>
    <w:rsid w:val="00920032"/>
    <w:rsid w:val="00920234"/>
    <w:rsid w:val="00920429"/>
    <w:rsid w:val="00920448"/>
    <w:rsid w:val="009204B9"/>
    <w:rsid w:val="00920609"/>
    <w:rsid w:val="00920AA2"/>
    <w:rsid w:val="00920AEC"/>
    <w:rsid w:val="00920B15"/>
    <w:rsid w:val="00920D7D"/>
    <w:rsid w:val="00920D8E"/>
    <w:rsid w:val="00920E0A"/>
    <w:rsid w:val="00921022"/>
    <w:rsid w:val="0092103F"/>
    <w:rsid w:val="00921572"/>
    <w:rsid w:val="00921579"/>
    <w:rsid w:val="0092175A"/>
    <w:rsid w:val="00921875"/>
    <w:rsid w:val="00921B15"/>
    <w:rsid w:val="00921B98"/>
    <w:rsid w:val="00921ECB"/>
    <w:rsid w:val="00921FF2"/>
    <w:rsid w:val="00922230"/>
    <w:rsid w:val="00922265"/>
    <w:rsid w:val="00922417"/>
    <w:rsid w:val="0092253B"/>
    <w:rsid w:val="009226A7"/>
    <w:rsid w:val="00922A06"/>
    <w:rsid w:val="00922AE1"/>
    <w:rsid w:val="00922D51"/>
    <w:rsid w:val="00922DD0"/>
    <w:rsid w:val="00922ED6"/>
    <w:rsid w:val="00922F3D"/>
    <w:rsid w:val="00922FB3"/>
    <w:rsid w:val="0092301B"/>
    <w:rsid w:val="00923248"/>
    <w:rsid w:val="0092334D"/>
    <w:rsid w:val="00923720"/>
    <w:rsid w:val="009238A1"/>
    <w:rsid w:val="00923B2D"/>
    <w:rsid w:val="00924096"/>
    <w:rsid w:val="009240FC"/>
    <w:rsid w:val="00924555"/>
    <w:rsid w:val="0092455D"/>
    <w:rsid w:val="0092472B"/>
    <w:rsid w:val="00924807"/>
    <w:rsid w:val="00924B9A"/>
    <w:rsid w:val="00924BEA"/>
    <w:rsid w:val="00924CF0"/>
    <w:rsid w:val="00924F73"/>
    <w:rsid w:val="009250D4"/>
    <w:rsid w:val="0092517E"/>
    <w:rsid w:val="0092555A"/>
    <w:rsid w:val="009255E2"/>
    <w:rsid w:val="009258C5"/>
    <w:rsid w:val="009259FB"/>
    <w:rsid w:val="00925A79"/>
    <w:rsid w:val="00925BA8"/>
    <w:rsid w:val="00925DA3"/>
    <w:rsid w:val="00925DDD"/>
    <w:rsid w:val="00925E12"/>
    <w:rsid w:val="00925F11"/>
    <w:rsid w:val="00925F51"/>
    <w:rsid w:val="009260EE"/>
    <w:rsid w:val="009261AC"/>
    <w:rsid w:val="00926730"/>
    <w:rsid w:val="00926816"/>
    <w:rsid w:val="0092697A"/>
    <w:rsid w:val="00926ABA"/>
    <w:rsid w:val="00926DF9"/>
    <w:rsid w:val="00926E4B"/>
    <w:rsid w:val="00926F6E"/>
    <w:rsid w:val="0092701D"/>
    <w:rsid w:val="00927254"/>
    <w:rsid w:val="00927381"/>
    <w:rsid w:val="00927596"/>
    <w:rsid w:val="00927815"/>
    <w:rsid w:val="00927A84"/>
    <w:rsid w:val="00927B8E"/>
    <w:rsid w:val="00927C05"/>
    <w:rsid w:val="00927E2A"/>
    <w:rsid w:val="00927E2E"/>
    <w:rsid w:val="00930154"/>
    <w:rsid w:val="009301AF"/>
    <w:rsid w:val="009301DB"/>
    <w:rsid w:val="00930448"/>
    <w:rsid w:val="009304AE"/>
    <w:rsid w:val="009305DF"/>
    <w:rsid w:val="00930612"/>
    <w:rsid w:val="00930654"/>
    <w:rsid w:val="009306E0"/>
    <w:rsid w:val="0093073E"/>
    <w:rsid w:val="00930768"/>
    <w:rsid w:val="0093079A"/>
    <w:rsid w:val="00930869"/>
    <w:rsid w:val="0093094F"/>
    <w:rsid w:val="00930957"/>
    <w:rsid w:val="00930B84"/>
    <w:rsid w:val="00930D9F"/>
    <w:rsid w:val="00930E3E"/>
    <w:rsid w:val="00930F4D"/>
    <w:rsid w:val="00931028"/>
    <w:rsid w:val="0093108F"/>
    <w:rsid w:val="00931216"/>
    <w:rsid w:val="0093121C"/>
    <w:rsid w:val="009313A4"/>
    <w:rsid w:val="0093169C"/>
    <w:rsid w:val="00931833"/>
    <w:rsid w:val="0093183F"/>
    <w:rsid w:val="009318AF"/>
    <w:rsid w:val="00931977"/>
    <w:rsid w:val="00931CA4"/>
    <w:rsid w:val="00931D2A"/>
    <w:rsid w:val="00931FF1"/>
    <w:rsid w:val="009320C1"/>
    <w:rsid w:val="009321B3"/>
    <w:rsid w:val="0093239C"/>
    <w:rsid w:val="0093252F"/>
    <w:rsid w:val="00932687"/>
    <w:rsid w:val="0093279B"/>
    <w:rsid w:val="00932C14"/>
    <w:rsid w:val="00932CE7"/>
    <w:rsid w:val="00932D67"/>
    <w:rsid w:val="00932DFA"/>
    <w:rsid w:val="00932F03"/>
    <w:rsid w:val="009330A9"/>
    <w:rsid w:val="00933174"/>
    <w:rsid w:val="00933229"/>
    <w:rsid w:val="00933271"/>
    <w:rsid w:val="009332D6"/>
    <w:rsid w:val="009334BE"/>
    <w:rsid w:val="00933538"/>
    <w:rsid w:val="009337E0"/>
    <w:rsid w:val="009339E9"/>
    <w:rsid w:val="00933B35"/>
    <w:rsid w:val="00933CCE"/>
    <w:rsid w:val="00934030"/>
    <w:rsid w:val="00934736"/>
    <w:rsid w:val="0093490C"/>
    <w:rsid w:val="009349FE"/>
    <w:rsid w:val="00934A5D"/>
    <w:rsid w:val="00934A9E"/>
    <w:rsid w:val="00934AB2"/>
    <w:rsid w:val="00934C63"/>
    <w:rsid w:val="00934C67"/>
    <w:rsid w:val="00934EEA"/>
    <w:rsid w:val="009354D1"/>
    <w:rsid w:val="009354D2"/>
    <w:rsid w:val="00935741"/>
    <w:rsid w:val="00935784"/>
    <w:rsid w:val="00935D75"/>
    <w:rsid w:val="00935F42"/>
    <w:rsid w:val="00935F45"/>
    <w:rsid w:val="0093648B"/>
    <w:rsid w:val="00936506"/>
    <w:rsid w:val="0093655D"/>
    <w:rsid w:val="009368C6"/>
    <w:rsid w:val="0093690A"/>
    <w:rsid w:val="00936A4A"/>
    <w:rsid w:val="00936A5D"/>
    <w:rsid w:val="00936E28"/>
    <w:rsid w:val="0093722D"/>
    <w:rsid w:val="0093726F"/>
    <w:rsid w:val="009373A7"/>
    <w:rsid w:val="00937425"/>
    <w:rsid w:val="009374B9"/>
    <w:rsid w:val="009375E7"/>
    <w:rsid w:val="0093767B"/>
    <w:rsid w:val="0093788E"/>
    <w:rsid w:val="00937893"/>
    <w:rsid w:val="009379D0"/>
    <w:rsid w:val="009379E5"/>
    <w:rsid w:val="00937A3A"/>
    <w:rsid w:val="00937A5F"/>
    <w:rsid w:val="00937D60"/>
    <w:rsid w:val="00937D98"/>
    <w:rsid w:val="00937DB8"/>
    <w:rsid w:val="00937EC2"/>
    <w:rsid w:val="0093AA50"/>
    <w:rsid w:val="0094001A"/>
    <w:rsid w:val="00940063"/>
    <w:rsid w:val="009400BB"/>
    <w:rsid w:val="0094021C"/>
    <w:rsid w:val="009403F9"/>
    <w:rsid w:val="00940468"/>
    <w:rsid w:val="0094068A"/>
    <w:rsid w:val="00940818"/>
    <w:rsid w:val="0094082E"/>
    <w:rsid w:val="009408E3"/>
    <w:rsid w:val="00940C37"/>
    <w:rsid w:val="00940E0C"/>
    <w:rsid w:val="00940E39"/>
    <w:rsid w:val="00940F9D"/>
    <w:rsid w:val="00941191"/>
    <w:rsid w:val="009413CF"/>
    <w:rsid w:val="00941497"/>
    <w:rsid w:val="0094167C"/>
    <w:rsid w:val="009416A5"/>
    <w:rsid w:val="009418E2"/>
    <w:rsid w:val="009419BB"/>
    <w:rsid w:val="00941AFC"/>
    <w:rsid w:val="00941BCE"/>
    <w:rsid w:val="00941C45"/>
    <w:rsid w:val="00941E85"/>
    <w:rsid w:val="00941EF1"/>
    <w:rsid w:val="0094218F"/>
    <w:rsid w:val="009421B3"/>
    <w:rsid w:val="009424A4"/>
    <w:rsid w:val="009424CD"/>
    <w:rsid w:val="00942651"/>
    <w:rsid w:val="00942740"/>
    <w:rsid w:val="0094282E"/>
    <w:rsid w:val="00942D69"/>
    <w:rsid w:val="00942EE8"/>
    <w:rsid w:val="00942F00"/>
    <w:rsid w:val="00943139"/>
    <w:rsid w:val="009431A9"/>
    <w:rsid w:val="009432BD"/>
    <w:rsid w:val="00943382"/>
    <w:rsid w:val="0094346D"/>
    <w:rsid w:val="00943502"/>
    <w:rsid w:val="009436E4"/>
    <w:rsid w:val="0094385A"/>
    <w:rsid w:val="0094399C"/>
    <w:rsid w:val="0094399F"/>
    <w:rsid w:val="00943A3A"/>
    <w:rsid w:val="00943AF9"/>
    <w:rsid w:val="00943E52"/>
    <w:rsid w:val="00943F03"/>
    <w:rsid w:val="00943F58"/>
    <w:rsid w:val="00943F64"/>
    <w:rsid w:val="009442A1"/>
    <w:rsid w:val="009442EC"/>
    <w:rsid w:val="009445AA"/>
    <w:rsid w:val="0094496D"/>
    <w:rsid w:val="00944A35"/>
    <w:rsid w:val="00944A76"/>
    <w:rsid w:val="00944AF2"/>
    <w:rsid w:val="00944C45"/>
    <w:rsid w:val="00944C65"/>
    <w:rsid w:val="00944CA1"/>
    <w:rsid w:val="00944EBB"/>
    <w:rsid w:val="00945086"/>
    <w:rsid w:val="00945188"/>
    <w:rsid w:val="00945348"/>
    <w:rsid w:val="009453E1"/>
    <w:rsid w:val="009454B9"/>
    <w:rsid w:val="00945874"/>
    <w:rsid w:val="009459AF"/>
    <w:rsid w:val="00945B6E"/>
    <w:rsid w:val="00945CAB"/>
    <w:rsid w:val="00945E13"/>
    <w:rsid w:val="009460A7"/>
    <w:rsid w:val="009460E1"/>
    <w:rsid w:val="00946380"/>
    <w:rsid w:val="00946429"/>
    <w:rsid w:val="009464A7"/>
    <w:rsid w:val="00946575"/>
    <w:rsid w:val="009465D3"/>
    <w:rsid w:val="0094671D"/>
    <w:rsid w:val="00946763"/>
    <w:rsid w:val="009467C2"/>
    <w:rsid w:val="009468CC"/>
    <w:rsid w:val="00946B3E"/>
    <w:rsid w:val="00946B40"/>
    <w:rsid w:val="00946B47"/>
    <w:rsid w:val="00946D9D"/>
    <w:rsid w:val="00946E18"/>
    <w:rsid w:val="00946EB4"/>
    <w:rsid w:val="00947150"/>
    <w:rsid w:val="009473F1"/>
    <w:rsid w:val="00947573"/>
    <w:rsid w:val="009476B7"/>
    <w:rsid w:val="00947739"/>
    <w:rsid w:val="0094780C"/>
    <w:rsid w:val="00947958"/>
    <w:rsid w:val="00947C7B"/>
    <w:rsid w:val="00947DCD"/>
    <w:rsid w:val="00947E78"/>
    <w:rsid w:val="00947E92"/>
    <w:rsid w:val="00947ED8"/>
    <w:rsid w:val="00947FC5"/>
    <w:rsid w:val="00950061"/>
    <w:rsid w:val="009502EC"/>
    <w:rsid w:val="00950464"/>
    <w:rsid w:val="0095078F"/>
    <w:rsid w:val="009507FE"/>
    <w:rsid w:val="0095082D"/>
    <w:rsid w:val="0095089A"/>
    <w:rsid w:val="00950913"/>
    <w:rsid w:val="00950B2F"/>
    <w:rsid w:val="00950BFE"/>
    <w:rsid w:val="00950D08"/>
    <w:rsid w:val="00950D46"/>
    <w:rsid w:val="00950E30"/>
    <w:rsid w:val="00950EC0"/>
    <w:rsid w:val="00950F94"/>
    <w:rsid w:val="00951071"/>
    <w:rsid w:val="009512B4"/>
    <w:rsid w:val="00951582"/>
    <w:rsid w:val="0095165F"/>
    <w:rsid w:val="00951A17"/>
    <w:rsid w:val="00951C0C"/>
    <w:rsid w:val="00951E30"/>
    <w:rsid w:val="00951E8B"/>
    <w:rsid w:val="009520DF"/>
    <w:rsid w:val="00952191"/>
    <w:rsid w:val="0095219E"/>
    <w:rsid w:val="00952574"/>
    <w:rsid w:val="009525DD"/>
    <w:rsid w:val="0095269C"/>
    <w:rsid w:val="009528A8"/>
    <w:rsid w:val="009528E5"/>
    <w:rsid w:val="00952ABB"/>
    <w:rsid w:val="00952C19"/>
    <w:rsid w:val="00952D78"/>
    <w:rsid w:val="00952F88"/>
    <w:rsid w:val="0095301D"/>
    <w:rsid w:val="00953024"/>
    <w:rsid w:val="0095324F"/>
    <w:rsid w:val="009532C2"/>
    <w:rsid w:val="0095337F"/>
    <w:rsid w:val="009535C4"/>
    <w:rsid w:val="0095369B"/>
    <w:rsid w:val="009538B3"/>
    <w:rsid w:val="00953B77"/>
    <w:rsid w:val="00953BBC"/>
    <w:rsid w:val="00953D8D"/>
    <w:rsid w:val="00953E4B"/>
    <w:rsid w:val="0095401B"/>
    <w:rsid w:val="00954022"/>
    <w:rsid w:val="00954066"/>
    <w:rsid w:val="0095409E"/>
    <w:rsid w:val="00954596"/>
    <w:rsid w:val="0095464A"/>
    <w:rsid w:val="0095466A"/>
    <w:rsid w:val="009546FB"/>
    <w:rsid w:val="009549F3"/>
    <w:rsid w:val="00954D87"/>
    <w:rsid w:val="00954E8D"/>
    <w:rsid w:val="00954EB8"/>
    <w:rsid w:val="009550C6"/>
    <w:rsid w:val="00955241"/>
    <w:rsid w:val="0095534A"/>
    <w:rsid w:val="0095546A"/>
    <w:rsid w:val="00955534"/>
    <w:rsid w:val="00955853"/>
    <w:rsid w:val="00955862"/>
    <w:rsid w:val="009558C4"/>
    <w:rsid w:val="009559B2"/>
    <w:rsid w:val="00955A98"/>
    <w:rsid w:val="00955BFE"/>
    <w:rsid w:val="00955CAF"/>
    <w:rsid w:val="00955DE9"/>
    <w:rsid w:val="00955F57"/>
    <w:rsid w:val="00956072"/>
    <w:rsid w:val="009560BE"/>
    <w:rsid w:val="00956199"/>
    <w:rsid w:val="0095629A"/>
    <w:rsid w:val="0095632F"/>
    <w:rsid w:val="009563B6"/>
    <w:rsid w:val="009563CC"/>
    <w:rsid w:val="0095645D"/>
    <w:rsid w:val="009564DC"/>
    <w:rsid w:val="0095654F"/>
    <w:rsid w:val="00956606"/>
    <w:rsid w:val="00956638"/>
    <w:rsid w:val="009568B2"/>
    <w:rsid w:val="00956AC2"/>
    <w:rsid w:val="00956B49"/>
    <w:rsid w:val="00956D1A"/>
    <w:rsid w:val="00956D85"/>
    <w:rsid w:val="00956E25"/>
    <w:rsid w:val="00956E26"/>
    <w:rsid w:val="00956E8A"/>
    <w:rsid w:val="00956FB0"/>
    <w:rsid w:val="009571A4"/>
    <w:rsid w:val="009571FE"/>
    <w:rsid w:val="009572A9"/>
    <w:rsid w:val="009573F5"/>
    <w:rsid w:val="009576D9"/>
    <w:rsid w:val="00957783"/>
    <w:rsid w:val="0095781D"/>
    <w:rsid w:val="00957929"/>
    <w:rsid w:val="009579DD"/>
    <w:rsid w:val="00957A63"/>
    <w:rsid w:val="00957D16"/>
    <w:rsid w:val="00957DF5"/>
    <w:rsid w:val="00957F7C"/>
    <w:rsid w:val="00957FEE"/>
    <w:rsid w:val="0096001A"/>
    <w:rsid w:val="00960058"/>
    <w:rsid w:val="009600EE"/>
    <w:rsid w:val="0096018D"/>
    <w:rsid w:val="0096047F"/>
    <w:rsid w:val="00960596"/>
    <w:rsid w:val="00960998"/>
    <w:rsid w:val="009609FF"/>
    <w:rsid w:val="00960B39"/>
    <w:rsid w:val="00960B6E"/>
    <w:rsid w:val="00960C09"/>
    <w:rsid w:val="00960D28"/>
    <w:rsid w:val="00960EF4"/>
    <w:rsid w:val="00960FFF"/>
    <w:rsid w:val="00961198"/>
    <w:rsid w:val="0096127E"/>
    <w:rsid w:val="009612D1"/>
    <w:rsid w:val="009612DF"/>
    <w:rsid w:val="009615A3"/>
    <w:rsid w:val="0096167B"/>
    <w:rsid w:val="009616AE"/>
    <w:rsid w:val="0096175D"/>
    <w:rsid w:val="00961D1E"/>
    <w:rsid w:val="00961DD5"/>
    <w:rsid w:val="00962440"/>
    <w:rsid w:val="009625D2"/>
    <w:rsid w:val="0096273F"/>
    <w:rsid w:val="00962D96"/>
    <w:rsid w:val="009630B6"/>
    <w:rsid w:val="009630F1"/>
    <w:rsid w:val="0096314A"/>
    <w:rsid w:val="00963747"/>
    <w:rsid w:val="00963806"/>
    <w:rsid w:val="00963909"/>
    <w:rsid w:val="009639ED"/>
    <w:rsid w:val="00963A87"/>
    <w:rsid w:val="00963AE4"/>
    <w:rsid w:val="00963D5B"/>
    <w:rsid w:val="00963E41"/>
    <w:rsid w:val="00963EA6"/>
    <w:rsid w:val="00963EF1"/>
    <w:rsid w:val="00963FAD"/>
    <w:rsid w:val="00963FB3"/>
    <w:rsid w:val="00963FDB"/>
    <w:rsid w:val="009640C4"/>
    <w:rsid w:val="0096452F"/>
    <w:rsid w:val="00964629"/>
    <w:rsid w:val="00964661"/>
    <w:rsid w:val="0096466B"/>
    <w:rsid w:val="009646BA"/>
    <w:rsid w:val="00964881"/>
    <w:rsid w:val="009648F4"/>
    <w:rsid w:val="00964962"/>
    <w:rsid w:val="00964AD1"/>
    <w:rsid w:val="00964AFC"/>
    <w:rsid w:val="00964C5B"/>
    <w:rsid w:val="00964C79"/>
    <w:rsid w:val="00964D32"/>
    <w:rsid w:val="00964ECF"/>
    <w:rsid w:val="00964F1E"/>
    <w:rsid w:val="00965066"/>
    <w:rsid w:val="009651C3"/>
    <w:rsid w:val="009651F0"/>
    <w:rsid w:val="009652A0"/>
    <w:rsid w:val="009654AB"/>
    <w:rsid w:val="009654DC"/>
    <w:rsid w:val="00965551"/>
    <w:rsid w:val="009656E5"/>
    <w:rsid w:val="00965816"/>
    <w:rsid w:val="00965924"/>
    <w:rsid w:val="00965933"/>
    <w:rsid w:val="00965A49"/>
    <w:rsid w:val="00965A5C"/>
    <w:rsid w:val="00965FFA"/>
    <w:rsid w:val="009660AA"/>
    <w:rsid w:val="00966103"/>
    <w:rsid w:val="00966290"/>
    <w:rsid w:val="0096629F"/>
    <w:rsid w:val="0096637D"/>
    <w:rsid w:val="009663AC"/>
    <w:rsid w:val="00966648"/>
    <w:rsid w:val="009666EE"/>
    <w:rsid w:val="00966749"/>
    <w:rsid w:val="009667D5"/>
    <w:rsid w:val="00966835"/>
    <w:rsid w:val="009668A4"/>
    <w:rsid w:val="00966ABC"/>
    <w:rsid w:val="00966B9B"/>
    <w:rsid w:val="00967294"/>
    <w:rsid w:val="009674DC"/>
    <w:rsid w:val="00967703"/>
    <w:rsid w:val="009677A0"/>
    <w:rsid w:val="009678A8"/>
    <w:rsid w:val="0096795F"/>
    <w:rsid w:val="00967B21"/>
    <w:rsid w:val="00967C2A"/>
    <w:rsid w:val="00967C97"/>
    <w:rsid w:val="00967D80"/>
    <w:rsid w:val="00967F28"/>
    <w:rsid w:val="00970001"/>
    <w:rsid w:val="009702DD"/>
    <w:rsid w:val="00970579"/>
    <w:rsid w:val="009705C2"/>
    <w:rsid w:val="009705CF"/>
    <w:rsid w:val="009708AB"/>
    <w:rsid w:val="009708C4"/>
    <w:rsid w:val="00970933"/>
    <w:rsid w:val="00970A53"/>
    <w:rsid w:val="00970B3C"/>
    <w:rsid w:val="00970C8A"/>
    <w:rsid w:val="00970CBB"/>
    <w:rsid w:val="00970E91"/>
    <w:rsid w:val="00970FB5"/>
    <w:rsid w:val="0097103C"/>
    <w:rsid w:val="009710AF"/>
    <w:rsid w:val="00971131"/>
    <w:rsid w:val="00971159"/>
    <w:rsid w:val="009714A1"/>
    <w:rsid w:val="009714EC"/>
    <w:rsid w:val="0097158D"/>
    <w:rsid w:val="009715CC"/>
    <w:rsid w:val="009716E3"/>
    <w:rsid w:val="00971745"/>
    <w:rsid w:val="009717DB"/>
    <w:rsid w:val="009719DD"/>
    <w:rsid w:val="00971A70"/>
    <w:rsid w:val="00971CFD"/>
    <w:rsid w:val="00971E03"/>
    <w:rsid w:val="0097226E"/>
    <w:rsid w:val="009723CB"/>
    <w:rsid w:val="00972413"/>
    <w:rsid w:val="009724B4"/>
    <w:rsid w:val="009727D6"/>
    <w:rsid w:val="00972841"/>
    <w:rsid w:val="009728E9"/>
    <w:rsid w:val="0097294F"/>
    <w:rsid w:val="009729E5"/>
    <w:rsid w:val="00972A53"/>
    <w:rsid w:val="00972AF8"/>
    <w:rsid w:val="00972BF6"/>
    <w:rsid w:val="00972E7F"/>
    <w:rsid w:val="0097301B"/>
    <w:rsid w:val="00973059"/>
    <w:rsid w:val="009732DB"/>
    <w:rsid w:val="00973316"/>
    <w:rsid w:val="0097351B"/>
    <w:rsid w:val="00973619"/>
    <w:rsid w:val="009738D6"/>
    <w:rsid w:val="00973CD8"/>
    <w:rsid w:val="00973D73"/>
    <w:rsid w:val="00974082"/>
    <w:rsid w:val="009740F5"/>
    <w:rsid w:val="0097410F"/>
    <w:rsid w:val="00974425"/>
    <w:rsid w:val="0097446D"/>
    <w:rsid w:val="009745F1"/>
    <w:rsid w:val="009746B7"/>
    <w:rsid w:val="00974886"/>
    <w:rsid w:val="009749DA"/>
    <w:rsid w:val="00974A50"/>
    <w:rsid w:val="00974B58"/>
    <w:rsid w:val="00974C5E"/>
    <w:rsid w:val="00974E5A"/>
    <w:rsid w:val="00974FF4"/>
    <w:rsid w:val="00974FF7"/>
    <w:rsid w:val="009753C4"/>
    <w:rsid w:val="00975494"/>
    <w:rsid w:val="009755F5"/>
    <w:rsid w:val="0097560C"/>
    <w:rsid w:val="0097562A"/>
    <w:rsid w:val="00975878"/>
    <w:rsid w:val="0097590E"/>
    <w:rsid w:val="00975984"/>
    <w:rsid w:val="00975F02"/>
    <w:rsid w:val="009761FD"/>
    <w:rsid w:val="00976213"/>
    <w:rsid w:val="0097646C"/>
    <w:rsid w:val="00976565"/>
    <w:rsid w:val="009768D3"/>
    <w:rsid w:val="009769BC"/>
    <w:rsid w:val="00976C1A"/>
    <w:rsid w:val="00976C7B"/>
    <w:rsid w:val="00976D7C"/>
    <w:rsid w:val="00976EF0"/>
    <w:rsid w:val="00976FF8"/>
    <w:rsid w:val="0097719E"/>
    <w:rsid w:val="009771F2"/>
    <w:rsid w:val="00977215"/>
    <w:rsid w:val="009773F0"/>
    <w:rsid w:val="00977407"/>
    <w:rsid w:val="0097762F"/>
    <w:rsid w:val="00977783"/>
    <w:rsid w:val="009777FC"/>
    <w:rsid w:val="00977876"/>
    <w:rsid w:val="00977B51"/>
    <w:rsid w:val="00977D2D"/>
    <w:rsid w:val="00977DB7"/>
    <w:rsid w:val="00977DBB"/>
    <w:rsid w:val="00977EFA"/>
    <w:rsid w:val="00977F27"/>
    <w:rsid w:val="00977F2D"/>
    <w:rsid w:val="00980392"/>
    <w:rsid w:val="00980436"/>
    <w:rsid w:val="0098083E"/>
    <w:rsid w:val="00980860"/>
    <w:rsid w:val="00980901"/>
    <w:rsid w:val="00980D7C"/>
    <w:rsid w:val="00980E2D"/>
    <w:rsid w:val="00980E2F"/>
    <w:rsid w:val="00981272"/>
    <w:rsid w:val="009814E8"/>
    <w:rsid w:val="00981541"/>
    <w:rsid w:val="009816EE"/>
    <w:rsid w:val="0098177C"/>
    <w:rsid w:val="0098180D"/>
    <w:rsid w:val="00981967"/>
    <w:rsid w:val="00982152"/>
    <w:rsid w:val="00982247"/>
    <w:rsid w:val="009822B7"/>
    <w:rsid w:val="009824A9"/>
    <w:rsid w:val="009824F7"/>
    <w:rsid w:val="009825D8"/>
    <w:rsid w:val="009825F5"/>
    <w:rsid w:val="00982770"/>
    <w:rsid w:val="009827FB"/>
    <w:rsid w:val="00982974"/>
    <w:rsid w:val="00982A4C"/>
    <w:rsid w:val="00982A88"/>
    <w:rsid w:val="00982C40"/>
    <w:rsid w:val="00982CFB"/>
    <w:rsid w:val="00982D16"/>
    <w:rsid w:val="00982E00"/>
    <w:rsid w:val="00983610"/>
    <w:rsid w:val="0098363F"/>
    <w:rsid w:val="009836E3"/>
    <w:rsid w:val="009837E2"/>
    <w:rsid w:val="0098382C"/>
    <w:rsid w:val="009839DD"/>
    <w:rsid w:val="00983C09"/>
    <w:rsid w:val="00983D18"/>
    <w:rsid w:val="009843A0"/>
    <w:rsid w:val="009846C7"/>
    <w:rsid w:val="009846F9"/>
    <w:rsid w:val="00984743"/>
    <w:rsid w:val="009847EC"/>
    <w:rsid w:val="0098499A"/>
    <w:rsid w:val="00984AAB"/>
    <w:rsid w:val="00984AE8"/>
    <w:rsid w:val="00984B55"/>
    <w:rsid w:val="00984E67"/>
    <w:rsid w:val="00984E84"/>
    <w:rsid w:val="00984F7F"/>
    <w:rsid w:val="00984FC4"/>
    <w:rsid w:val="00985238"/>
    <w:rsid w:val="009852EE"/>
    <w:rsid w:val="0098532E"/>
    <w:rsid w:val="009853A1"/>
    <w:rsid w:val="0098545E"/>
    <w:rsid w:val="00985749"/>
    <w:rsid w:val="0098578C"/>
    <w:rsid w:val="00985C97"/>
    <w:rsid w:val="00985D6B"/>
    <w:rsid w:val="00985E23"/>
    <w:rsid w:val="00985E43"/>
    <w:rsid w:val="00985E63"/>
    <w:rsid w:val="0098610C"/>
    <w:rsid w:val="00986132"/>
    <w:rsid w:val="0098622B"/>
    <w:rsid w:val="00986373"/>
    <w:rsid w:val="00986471"/>
    <w:rsid w:val="00986600"/>
    <w:rsid w:val="00986602"/>
    <w:rsid w:val="0098662C"/>
    <w:rsid w:val="0098680A"/>
    <w:rsid w:val="0098694B"/>
    <w:rsid w:val="00986B01"/>
    <w:rsid w:val="00986C9B"/>
    <w:rsid w:val="00987064"/>
    <w:rsid w:val="0098713F"/>
    <w:rsid w:val="00987273"/>
    <w:rsid w:val="0098730E"/>
    <w:rsid w:val="0098746F"/>
    <w:rsid w:val="00987552"/>
    <w:rsid w:val="0098757D"/>
    <w:rsid w:val="00987583"/>
    <w:rsid w:val="009877B3"/>
    <w:rsid w:val="009878C9"/>
    <w:rsid w:val="00987947"/>
    <w:rsid w:val="00987986"/>
    <w:rsid w:val="00987997"/>
    <w:rsid w:val="00987A3E"/>
    <w:rsid w:val="00987A63"/>
    <w:rsid w:val="00987BC4"/>
    <w:rsid w:val="00987BD2"/>
    <w:rsid w:val="00987C4F"/>
    <w:rsid w:val="00987DF2"/>
    <w:rsid w:val="00990398"/>
    <w:rsid w:val="0099041A"/>
    <w:rsid w:val="009904BA"/>
    <w:rsid w:val="009904FC"/>
    <w:rsid w:val="009906CF"/>
    <w:rsid w:val="00990BE3"/>
    <w:rsid w:val="00990BF1"/>
    <w:rsid w:val="00990C2C"/>
    <w:rsid w:val="00990E60"/>
    <w:rsid w:val="00990ED2"/>
    <w:rsid w:val="00990F82"/>
    <w:rsid w:val="009910BD"/>
    <w:rsid w:val="00991181"/>
    <w:rsid w:val="009911F4"/>
    <w:rsid w:val="0099125D"/>
    <w:rsid w:val="009913F1"/>
    <w:rsid w:val="0099151F"/>
    <w:rsid w:val="00991563"/>
    <w:rsid w:val="00991644"/>
    <w:rsid w:val="009916C2"/>
    <w:rsid w:val="009916E4"/>
    <w:rsid w:val="0099186D"/>
    <w:rsid w:val="0099188A"/>
    <w:rsid w:val="00991BB6"/>
    <w:rsid w:val="00991F78"/>
    <w:rsid w:val="00992005"/>
    <w:rsid w:val="00992193"/>
    <w:rsid w:val="009921D4"/>
    <w:rsid w:val="009922DA"/>
    <w:rsid w:val="0099232F"/>
    <w:rsid w:val="0099236E"/>
    <w:rsid w:val="0099243E"/>
    <w:rsid w:val="00992715"/>
    <w:rsid w:val="009928F8"/>
    <w:rsid w:val="009929A4"/>
    <w:rsid w:val="009929E1"/>
    <w:rsid w:val="00992C85"/>
    <w:rsid w:val="00992CE6"/>
    <w:rsid w:val="00992D52"/>
    <w:rsid w:val="00992EC5"/>
    <w:rsid w:val="009930B1"/>
    <w:rsid w:val="009933C2"/>
    <w:rsid w:val="00993406"/>
    <w:rsid w:val="009935B7"/>
    <w:rsid w:val="009936BA"/>
    <w:rsid w:val="00993745"/>
    <w:rsid w:val="00993AE8"/>
    <w:rsid w:val="00993CEE"/>
    <w:rsid w:val="00993EAA"/>
    <w:rsid w:val="00994180"/>
    <w:rsid w:val="0099448E"/>
    <w:rsid w:val="00994585"/>
    <w:rsid w:val="009946BA"/>
    <w:rsid w:val="009947ED"/>
    <w:rsid w:val="0099495D"/>
    <w:rsid w:val="00994B76"/>
    <w:rsid w:val="00994CDE"/>
    <w:rsid w:val="00995239"/>
    <w:rsid w:val="00995245"/>
    <w:rsid w:val="0099524A"/>
    <w:rsid w:val="009955CD"/>
    <w:rsid w:val="009956EF"/>
    <w:rsid w:val="00995732"/>
    <w:rsid w:val="00995773"/>
    <w:rsid w:val="0099582C"/>
    <w:rsid w:val="009959E5"/>
    <w:rsid w:val="00995E6A"/>
    <w:rsid w:val="00996343"/>
    <w:rsid w:val="009965E3"/>
    <w:rsid w:val="0099674C"/>
    <w:rsid w:val="0099689C"/>
    <w:rsid w:val="009968A7"/>
    <w:rsid w:val="009969DE"/>
    <w:rsid w:val="00996A1C"/>
    <w:rsid w:val="00996A21"/>
    <w:rsid w:val="00996A49"/>
    <w:rsid w:val="00996E31"/>
    <w:rsid w:val="00996F2E"/>
    <w:rsid w:val="00996FC2"/>
    <w:rsid w:val="009970EA"/>
    <w:rsid w:val="0099721D"/>
    <w:rsid w:val="0099737F"/>
    <w:rsid w:val="009975C8"/>
    <w:rsid w:val="00997786"/>
    <w:rsid w:val="009977EC"/>
    <w:rsid w:val="00997906"/>
    <w:rsid w:val="00997BCC"/>
    <w:rsid w:val="00997C0E"/>
    <w:rsid w:val="00997C25"/>
    <w:rsid w:val="00997C76"/>
    <w:rsid w:val="00997CCA"/>
    <w:rsid w:val="00997E3B"/>
    <w:rsid w:val="009A014D"/>
    <w:rsid w:val="009A0679"/>
    <w:rsid w:val="009A06FF"/>
    <w:rsid w:val="009A0A06"/>
    <w:rsid w:val="009A0B2F"/>
    <w:rsid w:val="009A0C9C"/>
    <w:rsid w:val="009A0CCC"/>
    <w:rsid w:val="009A0F34"/>
    <w:rsid w:val="009A108B"/>
    <w:rsid w:val="009A10E9"/>
    <w:rsid w:val="009A1256"/>
    <w:rsid w:val="009A1292"/>
    <w:rsid w:val="009A14C0"/>
    <w:rsid w:val="009A14D9"/>
    <w:rsid w:val="009A15CC"/>
    <w:rsid w:val="009A163A"/>
    <w:rsid w:val="009A1868"/>
    <w:rsid w:val="009A1A9C"/>
    <w:rsid w:val="009A1F80"/>
    <w:rsid w:val="009A2229"/>
    <w:rsid w:val="009A2594"/>
    <w:rsid w:val="009A259B"/>
    <w:rsid w:val="009A278B"/>
    <w:rsid w:val="009A287B"/>
    <w:rsid w:val="009A289D"/>
    <w:rsid w:val="009A29F5"/>
    <w:rsid w:val="009A2A31"/>
    <w:rsid w:val="009A30BD"/>
    <w:rsid w:val="009A3170"/>
    <w:rsid w:val="009A325B"/>
    <w:rsid w:val="009A340D"/>
    <w:rsid w:val="009A3424"/>
    <w:rsid w:val="009A36E3"/>
    <w:rsid w:val="009A378C"/>
    <w:rsid w:val="009A39EA"/>
    <w:rsid w:val="009A39F6"/>
    <w:rsid w:val="009A3B4A"/>
    <w:rsid w:val="009A3CC4"/>
    <w:rsid w:val="009A3E0C"/>
    <w:rsid w:val="009A3EF7"/>
    <w:rsid w:val="009A40DC"/>
    <w:rsid w:val="009A4587"/>
    <w:rsid w:val="009A45BA"/>
    <w:rsid w:val="009A470C"/>
    <w:rsid w:val="009A4711"/>
    <w:rsid w:val="009A4756"/>
    <w:rsid w:val="009A4B26"/>
    <w:rsid w:val="009A4C7A"/>
    <w:rsid w:val="009A4E1C"/>
    <w:rsid w:val="009A4E2E"/>
    <w:rsid w:val="009A52B1"/>
    <w:rsid w:val="009A5311"/>
    <w:rsid w:val="009A53D4"/>
    <w:rsid w:val="009A5434"/>
    <w:rsid w:val="009A5481"/>
    <w:rsid w:val="009A5791"/>
    <w:rsid w:val="009A5836"/>
    <w:rsid w:val="009A5B87"/>
    <w:rsid w:val="009A5CA0"/>
    <w:rsid w:val="009A5D96"/>
    <w:rsid w:val="009A606B"/>
    <w:rsid w:val="009A6275"/>
    <w:rsid w:val="009A62B7"/>
    <w:rsid w:val="009A6422"/>
    <w:rsid w:val="009A646E"/>
    <w:rsid w:val="009A647F"/>
    <w:rsid w:val="009A652D"/>
    <w:rsid w:val="009A68C1"/>
    <w:rsid w:val="009A6AAD"/>
    <w:rsid w:val="009A6AE1"/>
    <w:rsid w:val="009A6BA8"/>
    <w:rsid w:val="009A6C59"/>
    <w:rsid w:val="009A6D0D"/>
    <w:rsid w:val="009A6EB0"/>
    <w:rsid w:val="009A6F9A"/>
    <w:rsid w:val="009A6FCA"/>
    <w:rsid w:val="009A6FFB"/>
    <w:rsid w:val="009A70A2"/>
    <w:rsid w:val="009A70F3"/>
    <w:rsid w:val="009A71ED"/>
    <w:rsid w:val="009A72EE"/>
    <w:rsid w:val="009A73DA"/>
    <w:rsid w:val="009A73FB"/>
    <w:rsid w:val="009A7508"/>
    <w:rsid w:val="009A774F"/>
    <w:rsid w:val="009A7A12"/>
    <w:rsid w:val="009A7A38"/>
    <w:rsid w:val="009A7A4D"/>
    <w:rsid w:val="009A7F01"/>
    <w:rsid w:val="009B00C1"/>
    <w:rsid w:val="009B01A9"/>
    <w:rsid w:val="009B02A0"/>
    <w:rsid w:val="009B0368"/>
    <w:rsid w:val="009B0390"/>
    <w:rsid w:val="009B045D"/>
    <w:rsid w:val="009B04A6"/>
    <w:rsid w:val="009B0620"/>
    <w:rsid w:val="009B0699"/>
    <w:rsid w:val="009B098A"/>
    <w:rsid w:val="009B0A2D"/>
    <w:rsid w:val="009B0CFA"/>
    <w:rsid w:val="009B0D73"/>
    <w:rsid w:val="009B0DF9"/>
    <w:rsid w:val="009B0EF0"/>
    <w:rsid w:val="009B0FE6"/>
    <w:rsid w:val="009B1035"/>
    <w:rsid w:val="009B11CF"/>
    <w:rsid w:val="009B13C7"/>
    <w:rsid w:val="009B1477"/>
    <w:rsid w:val="009B14AE"/>
    <w:rsid w:val="009B163F"/>
    <w:rsid w:val="009B1866"/>
    <w:rsid w:val="009B196C"/>
    <w:rsid w:val="009B1B25"/>
    <w:rsid w:val="009B1E05"/>
    <w:rsid w:val="009B202C"/>
    <w:rsid w:val="009B2048"/>
    <w:rsid w:val="009B228F"/>
    <w:rsid w:val="009B2376"/>
    <w:rsid w:val="009B259E"/>
    <w:rsid w:val="009B2604"/>
    <w:rsid w:val="009B26B8"/>
    <w:rsid w:val="009B2705"/>
    <w:rsid w:val="009B2715"/>
    <w:rsid w:val="009B28D2"/>
    <w:rsid w:val="009B28F2"/>
    <w:rsid w:val="009B2976"/>
    <w:rsid w:val="009B2BDA"/>
    <w:rsid w:val="009B2BDD"/>
    <w:rsid w:val="009B2C9D"/>
    <w:rsid w:val="009B2E61"/>
    <w:rsid w:val="009B2FEE"/>
    <w:rsid w:val="009B30C3"/>
    <w:rsid w:val="009B3142"/>
    <w:rsid w:val="009B317B"/>
    <w:rsid w:val="009B3646"/>
    <w:rsid w:val="009B36FE"/>
    <w:rsid w:val="009B398F"/>
    <w:rsid w:val="009B3CB1"/>
    <w:rsid w:val="009B43ED"/>
    <w:rsid w:val="009B4560"/>
    <w:rsid w:val="009B4839"/>
    <w:rsid w:val="009B488C"/>
    <w:rsid w:val="009B48F6"/>
    <w:rsid w:val="009B4B4A"/>
    <w:rsid w:val="009B4BDF"/>
    <w:rsid w:val="009B4C6C"/>
    <w:rsid w:val="009B4D4F"/>
    <w:rsid w:val="009B4E06"/>
    <w:rsid w:val="009B4F47"/>
    <w:rsid w:val="009B50D0"/>
    <w:rsid w:val="009B51C7"/>
    <w:rsid w:val="009B53AD"/>
    <w:rsid w:val="009B556C"/>
    <w:rsid w:val="009B562C"/>
    <w:rsid w:val="009B57C5"/>
    <w:rsid w:val="009B57DA"/>
    <w:rsid w:val="009B5887"/>
    <w:rsid w:val="009B5926"/>
    <w:rsid w:val="009B5981"/>
    <w:rsid w:val="009B5B0F"/>
    <w:rsid w:val="009B5BE9"/>
    <w:rsid w:val="009B5D1C"/>
    <w:rsid w:val="009B5E4C"/>
    <w:rsid w:val="009B5F07"/>
    <w:rsid w:val="009B5F9B"/>
    <w:rsid w:val="009B605E"/>
    <w:rsid w:val="009B60D4"/>
    <w:rsid w:val="009B6123"/>
    <w:rsid w:val="009B65D7"/>
    <w:rsid w:val="009B66D5"/>
    <w:rsid w:val="009B671B"/>
    <w:rsid w:val="009B6900"/>
    <w:rsid w:val="009B69D9"/>
    <w:rsid w:val="009B6ADF"/>
    <w:rsid w:val="009B6C0B"/>
    <w:rsid w:val="009B6D57"/>
    <w:rsid w:val="009B6E06"/>
    <w:rsid w:val="009B6E84"/>
    <w:rsid w:val="009B71A2"/>
    <w:rsid w:val="009B7208"/>
    <w:rsid w:val="009B733A"/>
    <w:rsid w:val="009B7344"/>
    <w:rsid w:val="009B73BE"/>
    <w:rsid w:val="009B743A"/>
    <w:rsid w:val="009B74C5"/>
    <w:rsid w:val="009B754E"/>
    <w:rsid w:val="009B779F"/>
    <w:rsid w:val="009B792F"/>
    <w:rsid w:val="009B7E08"/>
    <w:rsid w:val="009B7FFA"/>
    <w:rsid w:val="009C019B"/>
    <w:rsid w:val="009C01D3"/>
    <w:rsid w:val="009C03CB"/>
    <w:rsid w:val="009C04A3"/>
    <w:rsid w:val="009C0504"/>
    <w:rsid w:val="009C0744"/>
    <w:rsid w:val="009C091A"/>
    <w:rsid w:val="009C0929"/>
    <w:rsid w:val="009C0BB8"/>
    <w:rsid w:val="009C0C0E"/>
    <w:rsid w:val="009C0D1A"/>
    <w:rsid w:val="009C0E6D"/>
    <w:rsid w:val="009C1062"/>
    <w:rsid w:val="009C1104"/>
    <w:rsid w:val="009C127D"/>
    <w:rsid w:val="009C12BF"/>
    <w:rsid w:val="009C146E"/>
    <w:rsid w:val="009C1631"/>
    <w:rsid w:val="009C16E3"/>
    <w:rsid w:val="009C1883"/>
    <w:rsid w:val="009C1A8A"/>
    <w:rsid w:val="009C1BAF"/>
    <w:rsid w:val="009C1FB3"/>
    <w:rsid w:val="009C20B7"/>
    <w:rsid w:val="009C2113"/>
    <w:rsid w:val="009C2139"/>
    <w:rsid w:val="009C25EB"/>
    <w:rsid w:val="009C26C3"/>
    <w:rsid w:val="009C2855"/>
    <w:rsid w:val="009C287A"/>
    <w:rsid w:val="009C28D9"/>
    <w:rsid w:val="009C291F"/>
    <w:rsid w:val="009C2A39"/>
    <w:rsid w:val="009C2AA4"/>
    <w:rsid w:val="009C2B61"/>
    <w:rsid w:val="009C2C30"/>
    <w:rsid w:val="009C2D48"/>
    <w:rsid w:val="009C2D7A"/>
    <w:rsid w:val="009C3004"/>
    <w:rsid w:val="009C327F"/>
    <w:rsid w:val="009C328E"/>
    <w:rsid w:val="009C331B"/>
    <w:rsid w:val="009C340B"/>
    <w:rsid w:val="009C34CB"/>
    <w:rsid w:val="009C3531"/>
    <w:rsid w:val="009C3753"/>
    <w:rsid w:val="009C379C"/>
    <w:rsid w:val="009C38B7"/>
    <w:rsid w:val="009C3AD9"/>
    <w:rsid w:val="009C3E43"/>
    <w:rsid w:val="009C3FFE"/>
    <w:rsid w:val="009C4319"/>
    <w:rsid w:val="009C442C"/>
    <w:rsid w:val="009C45B1"/>
    <w:rsid w:val="009C4820"/>
    <w:rsid w:val="009C4A4F"/>
    <w:rsid w:val="009C4D11"/>
    <w:rsid w:val="009C4EFC"/>
    <w:rsid w:val="009C518D"/>
    <w:rsid w:val="009C532E"/>
    <w:rsid w:val="009C5345"/>
    <w:rsid w:val="009C539D"/>
    <w:rsid w:val="009C5503"/>
    <w:rsid w:val="009C5640"/>
    <w:rsid w:val="009C576D"/>
    <w:rsid w:val="009C5A33"/>
    <w:rsid w:val="009C5BBE"/>
    <w:rsid w:val="009C5C0E"/>
    <w:rsid w:val="009C5C48"/>
    <w:rsid w:val="009C5D86"/>
    <w:rsid w:val="009C5DB8"/>
    <w:rsid w:val="009C5EBA"/>
    <w:rsid w:val="009C5FF8"/>
    <w:rsid w:val="009C606F"/>
    <w:rsid w:val="009C61D1"/>
    <w:rsid w:val="009C62EB"/>
    <w:rsid w:val="009C66FB"/>
    <w:rsid w:val="009C68E7"/>
    <w:rsid w:val="009C6A5D"/>
    <w:rsid w:val="009C6CF8"/>
    <w:rsid w:val="009C727F"/>
    <w:rsid w:val="009C7359"/>
    <w:rsid w:val="009C73A2"/>
    <w:rsid w:val="009C747F"/>
    <w:rsid w:val="009C749B"/>
    <w:rsid w:val="009C74CB"/>
    <w:rsid w:val="009C7551"/>
    <w:rsid w:val="009C75E3"/>
    <w:rsid w:val="009C7609"/>
    <w:rsid w:val="009C775B"/>
    <w:rsid w:val="009C7B63"/>
    <w:rsid w:val="009C7DF6"/>
    <w:rsid w:val="009C7F20"/>
    <w:rsid w:val="009D0002"/>
    <w:rsid w:val="009D01B6"/>
    <w:rsid w:val="009D02E4"/>
    <w:rsid w:val="009D0511"/>
    <w:rsid w:val="009D063F"/>
    <w:rsid w:val="009D0E2B"/>
    <w:rsid w:val="009D0EE9"/>
    <w:rsid w:val="009D0F7C"/>
    <w:rsid w:val="009D0FBD"/>
    <w:rsid w:val="009D0FDF"/>
    <w:rsid w:val="009D12A3"/>
    <w:rsid w:val="009D17B3"/>
    <w:rsid w:val="009D17BB"/>
    <w:rsid w:val="009D1D32"/>
    <w:rsid w:val="009D1DA7"/>
    <w:rsid w:val="009D1DF4"/>
    <w:rsid w:val="009D24E8"/>
    <w:rsid w:val="009D24EF"/>
    <w:rsid w:val="009D269C"/>
    <w:rsid w:val="009D26FA"/>
    <w:rsid w:val="009D2824"/>
    <w:rsid w:val="009D2C2D"/>
    <w:rsid w:val="009D2C3A"/>
    <w:rsid w:val="009D2CC0"/>
    <w:rsid w:val="009D2D26"/>
    <w:rsid w:val="009D2E96"/>
    <w:rsid w:val="009D30B4"/>
    <w:rsid w:val="009D3184"/>
    <w:rsid w:val="009D31C6"/>
    <w:rsid w:val="009D326F"/>
    <w:rsid w:val="009D331F"/>
    <w:rsid w:val="009D3448"/>
    <w:rsid w:val="009D3533"/>
    <w:rsid w:val="009D3536"/>
    <w:rsid w:val="009D35D4"/>
    <w:rsid w:val="009D35F3"/>
    <w:rsid w:val="009D3670"/>
    <w:rsid w:val="009D36B7"/>
    <w:rsid w:val="009D373A"/>
    <w:rsid w:val="009D3831"/>
    <w:rsid w:val="009D3ABF"/>
    <w:rsid w:val="009D3BCB"/>
    <w:rsid w:val="009D3C19"/>
    <w:rsid w:val="009D3CC2"/>
    <w:rsid w:val="009D3CFD"/>
    <w:rsid w:val="009D3D57"/>
    <w:rsid w:val="009D3DB9"/>
    <w:rsid w:val="009D3EAD"/>
    <w:rsid w:val="009D3FF6"/>
    <w:rsid w:val="009D4066"/>
    <w:rsid w:val="009D449D"/>
    <w:rsid w:val="009D4534"/>
    <w:rsid w:val="009D46A5"/>
    <w:rsid w:val="009D4A17"/>
    <w:rsid w:val="009D4AA2"/>
    <w:rsid w:val="009D5271"/>
    <w:rsid w:val="009D54A8"/>
    <w:rsid w:val="009D55AF"/>
    <w:rsid w:val="009D568A"/>
    <w:rsid w:val="009D58E5"/>
    <w:rsid w:val="009D597C"/>
    <w:rsid w:val="009D5981"/>
    <w:rsid w:val="009D5BBF"/>
    <w:rsid w:val="009D5C5B"/>
    <w:rsid w:val="009D5E43"/>
    <w:rsid w:val="009D5FEC"/>
    <w:rsid w:val="009D60AF"/>
    <w:rsid w:val="009D615F"/>
    <w:rsid w:val="009D6325"/>
    <w:rsid w:val="009D6469"/>
    <w:rsid w:val="009D64D6"/>
    <w:rsid w:val="009D650B"/>
    <w:rsid w:val="009D658A"/>
    <w:rsid w:val="009D65D8"/>
    <w:rsid w:val="009D689A"/>
    <w:rsid w:val="009D689D"/>
    <w:rsid w:val="009D69A0"/>
    <w:rsid w:val="009D6AA2"/>
    <w:rsid w:val="009D6CCD"/>
    <w:rsid w:val="009D6E93"/>
    <w:rsid w:val="009D710C"/>
    <w:rsid w:val="009D715E"/>
    <w:rsid w:val="009D7184"/>
    <w:rsid w:val="009D7401"/>
    <w:rsid w:val="009D757E"/>
    <w:rsid w:val="009D7796"/>
    <w:rsid w:val="009D77C9"/>
    <w:rsid w:val="009D7891"/>
    <w:rsid w:val="009D78FA"/>
    <w:rsid w:val="009D7C55"/>
    <w:rsid w:val="009D7D00"/>
    <w:rsid w:val="009D7D12"/>
    <w:rsid w:val="009D7E20"/>
    <w:rsid w:val="009D7E8C"/>
    <w:rsid w:val="009E00F0"/>
    <w:rsid w:val="009E012D"/>
    <w:rsid w:val="009E022C"/>
    <w:rsid w:val="009E03B0"/>
    <w:rsid w:val="009E04CE"/>
    <w:rsid w:val="009E082F"/>
    <w:rsid w:val="009E0985"/>
    <w:rsid w:val="009E0A68"/>
    <w:rsid w:val="009E0BA5"/>
    <w:rsid w:val="009E0BC7"/>
    <w:rsid w:val="009E0C05"/>
    <w:rsid w:val="009E0C80"/>
    <w:rsid w:val="009E1004"/>
    <w:rsid w:val="009E114C"/>
    <w:rsid w:val="009E1454"/>
    <w:rsid w:val="009E161C"/>
    <w:rsid w:val="009E17DF"/>
    <w:rsid w:val="009E1805"/>
    <w:rsid w:val="009E1A59"/>
    <w:rsid w:val="009E1A91"/>
    <w:rsid w:val="009E1B5B"/>
    <w:rsid w:val="009E1C06"/>
    <w:rsid w:val="009E1C96"/>
    <w:rsid w:val="009E1D7A"/>
    <w:rsid w:val="009E1D86"/>
    <w:rsid w:val="009E1DA3"/>
    <w:rsid w:val="009E1ED1"/>
    <w:rsid w:val="009E1ED7"/>
    <w:rsid w:val="009E1F96"/>
    <w:rsid w:val="009E1FD8"/>
    <w:rsid w:val="009E2027"/>
    <w:rsid w:val="009E20CB"/>
    <w:rsid w:val="009E2225"/>
    <w:rsid w:val="009E22F9"/>
    <w:rsid w:val="009E23DC"/>
    <w:rsid w:val="009E25AB"/>
    <w:rsid w:val="009E285E"/>
    <w:rsid w:val="009E2A17"/>
    <w:rsid w:val="009E2ADB"/>
    <w:rsid w:val="009E2B2A"/>
    <w:rsid w:val="009E2F53"/>
    <w:rsid w:val="009E3058"/>
    <w:rsid w:val="009E30FB"/>
    <w:rsid w:val="009E325C"/>
    <w:rsid w:val="009E32B7"/>
    <w:rsid w:val="009E3316"/>
    <w:rsid w:val="009E34FE"/>
    <w:rsid w:val="009E3A10"/>
    <w:rsid w:val="009E3C59"/>
    <w:rsid w:val="009E402B"/>
    <w:rsid w:val="009E4076"/>
    <w:rsid w:val="009E4131"/>
    <w:rsid w:val="009E4132"/>
    <w:rsid w:val="009E447F"/>
    <w:rsid w:val="009E44EC"/>
    <w:rsid w:val="009E46AA"/>
    <w:rsid w:val="009E487A"/>
    <w:rsid w:val="009E498A"/>
    <w:rsid w:val="009E4BE3"/>
    <w:rsid w:val="009E4C1C"/>
    <w:rsid w:val="009E4CAD"/>
    <w:rsid w:val="009E4E45"/>
    <w:rsid w:val="009E4ED6"/>
    <w:rsid w:val="009E4F7A"/>
    <w:rsid w:val="009E51F2"/>
    <w:rsid w:val="009E52B4"/>
    <w:rsid w:val="009E53DC"/>
    <w:rsid w:val="009E549C"/>
    <w:rsid w:val="009E54C3"/>
    <w:rsid w:val="009E568E"/>
    <w:rsid w:val="009E5707"/>
    <w:rsid w:val="009E5A0A"/>
    <w:rsid w:val="009E5BF7"/>
    <w:rsid w:val="009E5C80"/>
    <w:rsid w:val="009E5F23"/>
    <w:rsid w:val="009E5F6D"/>
    <w:rsid w:val="009E6022"/>
    <w:rsid w:val="009E618A"/>
    <w:rsid w:val="009E61AF"/>
    <w:rsid w:val="009E629B"/>
    <w:rsid w:val="009E62A7"/>
    <w:rsid w:val="009E6388"/>
    <w:rsid w:val="009E643A"/>
    <w:rsid w:val="009E6451"/>
    <w:rsid w:val="009E6549"/>
    <w:rsid w:val="009E662C"/>
    <w:rsid w:val="009E6679"/>
    <w:rsid w:val="009E67D6"/>
    <w:rsid w:val="009E6857"/>
    <w:rsid w:val="009E6AB3"/>
    <w:rsid w:val="009E6F0A"/>
    <w:rsid w:val="009E701E"/>
    <w:rsid w:val="009E7097"/>
    <w:rsid w:val="009E70A2"/>
    <w:rsid w:val="009E7210"/>
    <w:rsid w:val="009E738D"/>
    <w:rsid w:val="009E7844"/>
    <w:rsid w:val="009E7965"/>
    <w:rsid w:val="009E79AB"/>
    <w:rsid w:val="009E7C7F"/>
    <w:rsid w:val="009E7CE2"/>
    <w:rsid w:val="009E7D14"/>
    <w:rsid w:val="009F026E"/>
    <w:rsid w:val="009F035E"/>
    <w:rsid w:val="009F036B"/>
    <w:rsid w:val="009F0514"/>
    <w:rsid w:val="009F062A"/>
    <w:rsid w:val="009F062D"/>
    <w:rsid w:val="009F0813"/>
    <w:rsid w:val="009F0A43"/>
    <w:rsid w:val="009F0B6B"/>
    <w:rsid w:val="009F0C7B"/>
    <w:rsid w:val="009F0D57"/>
    <w:rsid w:val="009F0E65"/>
    <w:rsid w:val="009F0F02"/>
    <w:rsid w:val="009F0FDB"/>
    <w:rsid w:val="009F162D"/>
    <w:rsid w:val="009F1AE8"/>
    <w:rsid w:val="009F1BFA"/>
    <w:rsid w:val="009F1FE6"/>
    <w:rsid w:val="009F202E"/>
    <w:rsid w:val="009F2253"/>
    <w:rsid w:val="009F25D2"/>
    <w:rsid w:val="009F2718"/>
    <w:rsid w:val="009F2748"/>
    <w:rsid w:val="009F2AB3"/>
    <w:rsid w:val="009F2AB9"/>
    <w:rsid w:val="009F2C75"/>
    <w:rsid w:val="009F2E11"/>
    <w:rsid w:val="009F2ECC"/>
    <w:rsid w:val="009F2F47"/>
    <w:rsid w:val="009F2F6B"/>
    <w:rsid w:val="009F300B"/>
    <w:rsid w:val="009F30D9"/>
    <w:rsid w:val="009F3207"/>
    <w:rsid w:val="009F327F"/>
    <w:rsid w:val="009F3299"/>
    <w:rsid w:val="009F3433"/>
    <w:rsid w:val="009F3453"/>
    <w:rsid w:val="009F348C"/>
    <w:rsid w:val="009F3503"/>
    <w:rsid w:val="009F35E6"/>
    <w:rsid w:val="009F369C"/>
    <w:rsid w:val="009F37F5"/>
    <w:rsid w:val="009F3CA4"/>
    <w:rsid w:val="009F3CD7"/>
    <w:rsid w:val="009F3CE7"/>
    <w:rsid w:val="009F3F0E"/>
    <w:rsid w:val="009F4017"/>
    <w:rsid w:val="009F401C"/>
    <w:rsid w:val="009F45AF"/>
    <w:rsid w:val="009F4621"/>
    <w:rsid w:val="009F487D"/>
    <w:rsid w:val="009F4888"/>
    <w:rsid w:val="009F496B"/>
    <w:rsid w:val="009F4A28"/>
    <w:rsid w:val="009F4ADC"/>
    <w:rsid w:val="009F4AFD"/>
    <w:rsid w:val="009F4B7D"/>
    <w:rsid w:val="009F4BD3"/>
    <w:rsid w:val="009F4C18"/>
    <w:rsid w:val="009F4C54"/>
    <w:rsid w:val="009F4D56"/>
    <w:rsid w:val="009F4D63"/>
    <w:rsid w:val="009F4EA3"/>
    <w:rsid w:val="009F4FB7"/>
    <w:rsid w:val="009F5013"/>
    <w:rsid w:val="009F5279"/>
    <w:rsid w:val="009F5303"/>
    <w:rsid w:val="009F543A"/>
    <w:rsid w:val="009F5583"/>
    <w:rsid w:val="009F55BD"/>
    <w:rsid w:val="009F5721"/>
    <w:rsid w:val="009F5923"/>
    <w:rsid w:val="009F5A3F"/>
    <w:rsid w:val="009F5AA5"/>
    <w:rsid w:val="009F5BDB"/>
    <w:rsid w:val="009F5D0F"/>
    <w:rsid w:val="009F5D35"/>
    <w:rsid w:val="009F5F48"/>
    <w:rsid w:val="009F5FF1"/>
    <w:rsid w:val="009F62E8"/>
    <w:rsid w:val="009F64F7"/>
    <w:rsid w:val="009F6583"/>
    <w:rsid w:val="009F6610"/>
    <w:rsid w:val="009F6C30"/>
    <w:rsid w:val="009F6EC0"/>
    <w:rsid w:val="009F6F4C"/>
    <w:rsid w:val="009F708C"/>
    <w:rsid w:val="009F714B"/>
    <w:rsid w:val="009F7208"/>
    <w:rsid w:val="009F720D"/>
    <w:rsid w:val="009F7812"/>
    <w:rsid w:val="009F7889"/>
    <w:rsid w:val="009F7AB5"/>
    <w:rsid w:val="009F7E02"/>
    <w:rsid w:val="009F7E16"/>
    <w:rsid w:val="009F7EC3"/>
    <w:rsid w:val="009F7ED3"/>
    <w:rsid w:val="00A00132"/>
    <w:rsid w:val="00A001BF"/>
    <w:rsid w:val="00A0083B"/>
    <w:rsid w:val="00A00B12"/>
    <w:rsid w:val="00A00DCB"/>
    <w:rsid w:val="00A00FC3"/>
    <w:rsid w:val="00A0100B"/>
    <w:rsid w:val="00A011DD"/>
    <w:rsid w:val="00A01376"/>
    <w:rsid w:val="00A0139A"/>
    <w:rsid w:val="00A01508"/>
    <w:rsid w:val="00A01539"/>
    <w:rsid w:val="00A0156F"/>
    <w:rsid w:val="00A015B2"/>
    <w:rsid w:val="00A015BD"/>
    <w:rsid w:val="00A017AD"/>
    <w:rsid w:val="00A0185D"/>
    <w:rsid w:val="00A01EFC"/>
    <w:rsid w:val="00A01F25"/>
    <w:rsid w:val="00A0224E"/>
    <w:rsid w:val="00A022AF"/>
    <w:rsid w:val="00A022FE"/>
    <w:rsid w:val="00A0255F"/>
    <w:rsid w:val="00A02806"/>
    <w:rsid w:val="00A02897"/>
    <w:rsid w:val="00A0296F"/>
    <w:rsid w:val="00A02BB8"/>
    <w:rsid w:val="00A02F19"/>
    <w:rsid w:val="00A03158"/>
    <w:rsid w:val="00A03454"/>
    <w:rsid w:val="00A03478"/>
    <w:rsid w:val="00A037F0"/>
    <w:rsid w:val="00A039C2"/>
    <w:rsid w:val="00A03C3A"/>
    <w:rsid w:val="00A03D93"/>
    <w:rsid w:val="00A03ECA"/>
    <w:rsid w:val="00A03FA6"/>
    <w:rsid w:val="00A0417D"/>
    <w:rsid w:val="00A04227"/>
    <w:rsid w:val="00A04386"/>
    <w:rsid w:val="00A04417"/>
    <w:rsid w:val="00A0447D"/>
    <w:rsid w:val="00A0452F"/>
    <w:rsid w:val="00A04685"/>
    <w:rsid w:val="00A0482F"/>
    <w:rsid w:val="00A049FB"/>
    <w:rsid w:val="00A04CB9"/>
    <w:rsid w:val="00A04DA5"/>
    <w:rsid w:val="00A04DF8"/>
    <w:rsid w:val="00A04F28"/>
    <w:rsid w:val="00A050FC"/>
    <w:rsid w:val="00A051FD"/>
    <w:rsid w:val="00A0528F"/>
    <w:rsid w:val="00A05630"/>
    <w:rsid w:val="00A05AAF"/>
    <w:rsid w:val="00A05AC7"/>
    <w:rsid w:val="00A05CEF"/>
    <w:rsid w:val="00A05D2D"/>
    <w:rsid w:val="00A05F60"/>
    <w:rsid w:val="00A06520"/>
    <w:rsid w:val="00A0659A"/>
    <w:rsid w:val="00A06659"/>
    <w:rsid w:val="00A0666D"/>
    <w:rsid w:val="00A066C0"/>
    <w:rsid w:val="00A068C6"/>
    <w:rsid w:val="00A06953"/>
    <w:rsid w:val="00A06A33"/>
    <w:rsid w:val="00A06B01"/>
    <w:rsid w:val="00A06C38"/>
    <w:rsid w:val="00A06DCB"/>
    <w:rsid w:val="00A06DDC"/>
    <w:rsid w:val="00A06EDB"/>
    <w:rsid w:val="00A0702F"/>
    <w:rsid w:val="00A07054"/>
    <w:rsid w:val="00A0705C"/>
    <w:rsid w:val="00A070AD"/>
    <w:rsid w:val="00A070E9"/>
    <w:rsid w:val="00A071CC"/>
    <w:rsid w:val="00A072D7"/>
    <w:rsid w:val="00A07329"/>
    <w:rsid w:val="00A073F6"/>
    <w:rsid w:val="00A07564"/>
    <w:rsid w:val="00A07689"/>
    <w:rsid w:val="00A078AD"/>
    <w:rsid w:val="00A0793F"/>
    <w:rsid w:val="00A07A61"/>
    <w:rsid w:val="00A07AC2"/>
    <w:rsid w:val="00A07CBC"/>
    <w:rsid w:val="00A07CE8"/>
    <w:rsid w:val="00A07D66"/>
    <w:rsid w:val="00A07D75"/>
    <w:rsid w:val="00A07DA6"/>
    <w:rsid w:val="00A07F36"/>
    <w:rsid w:val="00A1015E"/>
    <w:rsid w:val="00A102C1"/>
    <w:rsid w:val="00A105BC"/>
    <w:rsid w:val="00A1067C"/>
    <w:rsid w:val="00A107CF"/>
    <w:rsid w:val="00A10A2C"/>
    <w:rsid w:val="00A10B70"/>
    <w:rsid w:val="00A10E70"/>
    <w:rsid w:val="00A10F3F"/>
    <w:rsid w:val="00A110F3"/>
    <w:rsid w:val="00A11334"/>
    <w:rsid w:val="00A113D5"/>
    <w:rsid w:val="00A1140A"/>
    <w:rsid w:val="00A11807"/>
    <w:rsid w:val="00A118A5"/>
    <w:rsid w:val="00A11962"/>
    <w:rsid w:val="00A11CAD"/>
    <w:rsid w:val="00A11DE6"/>
    <w:rsid w:val="00A11F98"/>
    <w:rsid w:val="00A12043"/>
    <w:rsid w:val="00A1255C"/>
    <w:rsid w:val="00A12737"/>
    <w:rsid w:val="00A12790"/>
    <w:rsid w:val="00A12795"/>
    <w:rsid w:val="00A1284D"/>
    <w:rsid w:val="00A12962"/>
    <w:rsid w:val="00A129C1"/>
    <w:rsid w:val="00A12A61"/>
    <w:rsid w:val="00A12A76"/>
    <w:rsid w:val="00A12DFF"/>
    <w:rsid w:val="00A12E8A"/>
    <w:rsid w:val="00A1316C"/>
    <w:rsid w:val="00A131AC"/>
    <w:rsid w:val="00A13232"/>
    <w:rsid w:val="00A13564"/>
    <w:rsid w:val="00A136A7"/>
    <w:rsid w:val="00A137E5"/>
    <w:rsid w:val="00A13966"/>
    <w:rsid w:val="00A13B02"/>
    <w:rsid w:val="00A13BA7"/>
    <w:rsid w:val="00A13CAB"/>
    <w:rsid w:val="00A13D89"/>
    <w:rsid w:val="00A13DE0"/>
    <w:rsid w:val="00A13F1F"/>
    <w:rsid w:val="00A13F78"/>
    <w:rsid w:val="00A14025"/>
    <w:rsid w:val="00A140B2"/>
    <w:rsid w:val="00A1420E"/>
    <w:rsid w:val="00A14257"/>
    <w:rsid w:val="00A14285"/>
    <w:rsid w:val="00A14434"/>
    <w:rsid w:val="00A146A1"/>
    <w:rsid w:val="00A1481C"/>
    <w:rsid w:val="00A14932"/>
    <w:rsid w:val="00A14A6B"/>
    <w:rsid w:val="00A14B11"/>
    <w:rsid w:val="00A14C1F"/>
    <w:rsid w:val="00A14C6A"/>
    <w:rsid w:val="00A14CC9"/>
    <w:rsid w:val="00A14DD9"/>
    <w:rsid w:val="00A15078"/>
    <w:rsid w:val="00A15108"/>
    <w:rsid w:val="00A1510F"/>
    <w:rsid w:val="00A1532B"/>
    <w:rsid w:val="00A153AF"/>
    <w:rsid w:val="00A1540D"/>
    <w:rsid w:val="00A15522"/>
    <w:rsid w:val="00A158A9"/>
    <w:rsid w:val="00A158D7"/>
    <w:rsid w:val="00A15901"/>
    <w:rsid w:val="00A1591D"/>
    <w:rsid w:val="00A15926"/>
    <w:rsid w:val="00A1597F"/>
    <w:rsid w:val="00A15A51"/>
    <w:rsid w:val="00A15BC3"/>
    <w:rsid w:val="00A15BD8"/>
    <w:rsid w:val="00A15D2F"/>
    <w:rsid w:val="00A15D4B"/>
    <w:rsid w:val="00A15E1D"/>
    <w:rsid w:val="00A15E46"/>
    <w:rsid w:val="00A15F0D"/>
    <w:rsid w:val="00A15FEC"/>
    <w:rsid w:val="00A15FF2"/>
    <w:rsid w:val="00A1632E"/>
    <w:rsid w:val="00A16537"/>
    <w:rsid w:val="00A166FB"/>
    <w:rsid w:val="00A16871"/>
    <w:rsid w:val="00A1692F"/>
    <w:rsid w:val="00A16AB4"/>
    <w:rsid w:val="00A16B8D"/>
    <w:rsid w:val="00A16D56"/>
    <w:rsid w:val="00A16D95"/>
    <w:rsid w:val="00A16DFD"/>
    <w:rsid w:val="00A16EDC"/>
    <w:rsid w:val="00A16EFB"/>
    <w:rsid w:val="00A170E2"/>
    <w:rsid w:val="00A1711F"/>
    <w:rsid w:val="00A1725E"/>
    <w:rsid w:val="00A172AE"/>
    <w:rsid w:val="00A172D8"/>
    <w:rsid w:val="00A1737D"/>
    <w:rsid w:val="00A173BB"/>
    <w:rsid w:val="00A173E5"/>
    <w:rsid w:val="00A1784E"/>
    <w:rsid w:val="00A179F9"/>
    <w:rsid w:val="00A17AD3"/>
    <w:rsid w:val="00A200C2"/>
    <w:rsid w:val="00A2010A"/>
    <w:rsid w:val="00A20145"/>
    <w:rsid w:val="00A201CE"/>
    <w:rsid w:val="00A20406"/>
    <w:rsid w:val="00A204B3"/>
    <w:rsid w:val="00A20677"/>
    <w:rsid w:val="00A209B2"/>
    <w:rsid w:val="00A20AA0"/>
    <w:rsid w:val="00A20B18"/>
    <w:rsid w:val="00A20C2C"/>
    <w:rsid w:val="00A20E6A"/>
    <w:rsid w:val="00A20E77"/>
    <w:rsid w:val="00A21005"/>
    <w:rsid w:val="00A210B8"/>
    <w:rsid w:val="00A212C0"/>
    <w:rsid w:val="00A213AF"/>
    <w:rsid w:val="00A213D1"/>
    <w:rsid w:val="00A214FF"/>
    <w:rsid w:val="00A21750"/>
    <w:rsid w:val="00A2183B"/>
    <w:rsid w:val="00A218A4"/>
    <w:rsid w:val="00A219A8"/>
    <w:rsid w:val="00A21C8F"/>
    <w:rsid w:val="00A21DAE"/>
    <w:rsid w:val="00A21E80"/>
    <w:rsid w:val="00A21ED3"/>
    <w:rsid w:val="00A21FE8"/>
    <w:rsid w:val="00A2207D"/>
    <w:rsid w:val="00A2212D"/>
    <w:rsid w:val="00A22225"/>
    <w:rsid w:val="00A2280F"/>
    <w:rsid w:val="00A22B4F"/>
    <w:rsid w:val="00A22C53"/>
    <w:rsid w:val="00A22D63"/>
    <w:rsid w:val="00A22D8D"/>
    <w:rsid w:val="00A22F69"/>
    <w:rsid w:val="00A22F71"/>
    <w:rsid w:val="00A23112"/>
    <w:rsid w:val="00A232BE"/>
    <w:rsid w:val="00A232EB"/>
    <w:rsid w:val="00A23354"/>
    <w:rsid w:val="00A23363"/>
    <w:rsid w:val="00A2366A"/>
    <w:rsid w:val="00A23761"/>
    <w:rsid w:val="00A2379B"/>
    <w:rsid w:val="00A239A8"/>
    <w:rsid w:val="00A239CE"/>
    <w:rsid w:val="00A23B2F"/>
    <w:rsid w:val="00A23C02"/>
    <w:rsid w:val="00A23CE7"/>
    <w:rsid w:val="00A23D9B"/>
    <w:rsid w:val="00A23DCB"/>
    <w:rsid w:val="00A23DFD"/>
    <w:rsid w:val="00A23E7C"/>
    <w:rsid w:val="00A23F35"/>
    <w:rsid w:val="00A23F51"/>
    <w:rsid w:val="00A23F8F"/>
    <w:rsid w:val="00A24085"/>
    <w:rsid w:val="00A24141"/>
    <w:rsid w:val="00A241E4"/>
    <w:rsid w:val="00A24216"/>
    <w:rsid w:val="00A24328"/>
    <w:rsid w:val="00A24404"/>
    <w:rsid w:val="00A2449F"/>
    <w:rsid w:val="00A244CF"/>
    <w:rsid w:val="00A2483F"/>
    <w:rsid w:val="00A2487C"/>
    <w:rsid w:val="00A248A1"/>
    <w:rsid w:val="00A24996"/>
    <w:rsid w:val="00A24CA4"/>
    <w:rsid w:val="00A24CDC"/>
    <w:rsid w:val="00A24D9C"/>
    <w:rsid w:val="00A24F31"/>
    <w:rsid w:val="00A25080"/>
    <w:rsid w:val="00A25117"/>
    <w:rsid w:val="00A255B1"/>
    <w:rsid w:val="00A255B6"/>
    <w:rsid w:val="00A25679"/>
    <w:rsid w:val="00A2571C"/>
    <w:rsid w:val="00A25735"/>
    <w:rsid w:val="00A25A29"/>
    <w:rsid w:val="00A25C43"/>
    <w:rsid w:val="00A25D3D"/>
    <w:rsid w:val="00A25D5B"/>
    <w:rsid w:val="00A25DCF"/>
    <w:rsid w:val="00A260CD"/>
    <w:rsid w:val="00A264B6"/>
    <w:rsid w:val="00A2664D"/>
    <w:rsid w:val="00A266B2"/>
    <w:rsid w:val="00A266DE"/>
    <w:rsid w:val="00A268D0"/>
    <w:rsid w:val="00A268D9"/>
    <w:rsid w:val="00A26953"/>
    <w:rsid w:val="00A26AA4"/>
    <w:rsid w:val="00A26B4E"/>
    <w:rsid w:val="00A26C2C"/>
    <w:rsid w:val="00A27020"/>
    <w:rsid w:val="00A27194"/>
    <w:rsid w:val="00A2745B"/>
    <w:rsid w:val="00A27475"/>
    <w:rsid w:val="00A275B7"/>
    <w:rsid w:val="00A275FA"/>
    <w:rsid w:val="00A276E4"/>
    <w:rsid w:val="00A2774A"/>
    <w:rsid w:val="00A278C1"/>
    <w:rsid w:val="00A278CC"/>
    <w:rsid w:val="00A278FF"/>
    <w:rsid w:val="00A27945"/>
    <w:rsid w:val="00A27C2B"/>
    <w:rsid w:val="00A27D62"/>
    <w:rsid w:val="00A27D98"/>
    <w:rsid w:val="00A27F73"/>
    <w:rsid w:val="00A27F8F"/>
    <w:rsid w:val="00A27FD2"/>
    <w:rsid w:val="00A30344"/>
    <w:rsid w:val="00A303B1"/>
    <w:rsid w:val="00A303C7"/>
    <w:rsid w:val="00A3044A"/>
    <w:rsid w:val="00A306F0"/>
    <w:rsid w:val="00A307CE"/>
    <w:rsid w:val="00A30888"/>
    <w:rsid w:val="00A30944"/>
    <w:rsid w:val="00A30A6C"/>
    <w:rsid w:val="00A30CB0"/>
    <w:rsid w:val="00A30CC3"/>
    <w:rsid w:val="00A30CFB"/>
    <w:rsid w:val="00A30EB8"/>
    <w:rsid w:val="00A3100E"/>
    <w:rsid w:val="00A310BA"/>
    <w:rsid w:val="00A3149B"/>
    <w:rsid w:val="00A315EC"/>
    <w:rsid w:val="00A3167D"/>
    <w:rsid w:val="00A31B39"/>
    <w:rsid w:val="00A32178"/>
    <w:rsid w:val="00A32335"/>
    <w:rsid w:val="00A32385"/>
    <w:rsid w:val="00A324F4"/>
    <w:rsid w:val="00A324F7"/>
    <w:rsid w:val="00A3250C"/>
    <w:rsid w:val="00A32510"/>
    <w:rsid w:val="00A32548"/>
    <w:rsid w:val="00A325EB"/>
    <w:rsid w:val="00A3265E"/>
    <w:rsid w:val="00A32773"/>
    <w:rsid w:val="00A32864"/>
    <w:rsid w:val="00A3298D"/>
    <w:rsid w:val="00A329D2"/>
    <w:rsid w:val="00A32A5C"/>
    <w:rsid w:val="00A32ABA"/>
    <w:rsid w:val="00A32CF7"/>
    <w:rsid w:val="00A32E3B"/>
    <w:rsid w:val="00A32F18"/>
    <w:rsid w:val="00A32F1B"/>
    <w:rsid w:val="00A330B4"/>
    <w:rsid w:val="00A33151"/>
    <w:rsid w:val="00A331E5"/>
    <w:rsid w:val="00A331FF"/>
    <w:rsid w:val="00A33415"/>
    <w:rsid w:val="00A33440"/>
    <w:rsid w:val="00A33531"/>
    <w:rsid w:val="00A33599"/>
    <w:rsid w:val="00A3382D"/>
    <w:rsid w:val="00A33895"/>
    <w:rsid w:val="00A33939"/>
    <w:rsid w:val="00A33A7C"/>
    <w:rsid w:val="00A33B85"/>
    <w:rsid w:val="00A33DEC"/>
    <w:rsid w:val="00A342C6"/>
    <w:rsid w:val="00A342EE"/>
    <w:rsid w:val="00A345F9"/>
    <w:rsid w:val="00A3479C"/>
    <w:rsid w:val="00A34A51"/>
    <w:rsid w:val="00A34EBE"/>
    <w:rsid w:val="00A34F7A"/>
    <w:rsid w:val="00A3526E"/>
    <w:rsid w:val="00A353F2"/>
    <w:rsid w:val="00A35758"/>
    <w:rsid w:val="00A35891"/>
    <w:rsid w:val="00A35A78"/>
    <w:rsid w:val="00A35CE3"/>
    <w:rsid w:val="00A35CEA"/>
    <w:rsid w:val="00A35DDA"/>
    <w:rsid w:val="00A35EB7"/>
    <w:rsid w:val="00A360A8"/>
    <w:rsid w:val="00A361A5"/>
    <w:rsid w:val="00A36362"/>
    <w:rsid w:val="00A363ED"/>
    <w:rsid w:val="00A364C1"/>
    <w:rsid w:val="00A367A6"/>
    <w:rsid w:val="00A367A8"/>
    <w:rsid w:val="00A3698F"/>
    <w:rsid w:val="00A36A19"/>
    <w:rsid w:val="00A36EF2"/>
    <w:rsid w:val="00A36FE4"/>
    <w:rsid w:val="00A37167"/>
    <w:rsid w:val="00A3726C"/>
    <w:rsid w:val="00A375B6"/>
    <w:rsid w:val="00A3775F"/>
    <w:rsid w:val="00A3792B"/>
    <w:rsid w:val="00A37989"/>
    <w:rsid w:val="00A37F1F"/>
    <w:rsid w:val="00A40105"/>
    <w:rsid w:val="00A4021A"/>
    <w:rsid w:val="00A402FB"/>
    <w:rsid w:val="00A404E5"/>
    <w:rsid w:val="00A40643"/>
    <w:rsid w:val="00A40661"/>
    <w:rsid w:val="00A40819"/>
    <w:rsid w:val="00A408E1"/>
    <w:rsid w:val="00A40D6B"/>
    <w:rsid w:val="00A40FAE"/>
    <w:rsid w:val="00A412ED"/>
    <w:rsid w:val="00A41406"/>
    <w:rsid w:val="00A41525"/>
    <w:rsid w:val="00A41532"/>
    <w:rsid w:val="00A4178F"/>
    <w:rsid w:val="00A4180D"/>
    <w:rsid w:val="00A41927"/>
    <w:rsid w:val="00A41D81"/>
    <w:rsid w:val="00A41EA4"/>
    <w:rsid w:val="00A41FC3"/>
    <w:rsid w:val="00A42219"/>
    <w:rsid w:val="00A42292"/>
    <w:rsid w:val="00A42381"/>
    <w:rsid w:val="00A424C8"/>
    <w:rsid w:val="00A426B0"/>
    <w:rsid w:val="00A426F1"/>
    <w:rsid w:val="00A4281C"/>
    <w:rsid w:val="00A42920"/>
    <w:rsid w:val="00A42A14"/>
    <w:rsid w:val="00A42CD4"/>
    <w:rsid w:val="00A42DB8"/>
    <w:rsid w:val="00A42DD7"/>
    <w:rsid w:val="00A42DF6"/>
    <w:rsid w:val="00A42E1A"/>
    <w:rsid w:val="00A42FFF"/>
    <w:rsid w:val="00A4339F"/>
    <w:rsid w:val="00A433E0"/>
    <w:rsid w:val="00A43825"/>
    <w:rsid w:val="00A43840"/>
    <w:rsid w:val="00A43882"/>
    <w:rsid w:val="00A43AC2"/>
    <w:rsid w:val="00A43C0F"/>
    <w:rsid w:val="00A43D0D"/>
    <w:rsid w:val="00A43E6C"/>
    <w:rsid w:val="00A43F47"/>
    <w:rsid w:val="00A43F7F"/>
    <w:rsid w:val="00A43FAF"/>
    <w:rsid w:val="00A442A3"/>
    <w:rsid w:val="00A443CE"/>
    <w:rsid w:val="00A445C5"/>
    <w:rsid w:val="00A445E1"/>
    <w:rsid w:val="00A44D39"/>
    <w:rsid w:val="00A44D75"/>
    <w:rsid w:val="00A44E39"/>
    <w:rsid w:val="00A44E50"/>
    <w:rsid w:val="00A44E87"/>
    <w:rsid w:val="00A4500B"/>
    <w:rsid w:val="00A45068"/>
    <w:rsid w:val="00A45370"/>
    <w:rsid w:val="00A454F0"/>
    <w:rsid w:val="00A456F8"/>
    <w:rsid w:val="00A4581D"/>
    <w:rsid w:val="00A4594C"/>
    <w:rsid w:val="00A459A4"/>
    <w:rsid w:val="00A45B6B"/>
    <w:rsid w:val="00A45BF7"/>
    <w:rsid w:val="00A45C8E"/>
    <w:rsid w:val="00A45DE9"/>
    <w:rsid w:val="00A46081"/>
    <w:rsid w:val="00A4629C"/>
    <w:rsid w:val="00A4633E"/>
    <w:rsid w:val="00A4637C"/>
    <w:rsid w:val="00A465C2"/>
    <w:rsid w:val="00A46732"/>
    <w:rsid w:val="00A4683D"/>
    <w:rsid w:val="00A468AD"/>
    <w:rsid w:val="00A46E5A"/>
    <w:rsid w:val="00A46F56"/>
    <w:rsid w:val="00A46FFD"/>
    <w:rsid w:val="00A4717F"/>
    <w:rsid w:val="00A473BC"/>
    <w:rsid w:val="00A474F6"/>
    <w:rsid w:val="00A4754F"/>
    <w:rsid w:val="00A475D6"/>
    <w:rsid w:val="00A47AC5"/>
    <w:rsid w:val="00A47C44"/>
    <w:rsid w:val="00A47E36"/>
    <w:rsid w:val="00A47F0C"/>
    <w:rsid w:val="00A47FE6"/>
    <w:rsid w:val="00A5007F"/>
    <w:rsid w:val="00A50214"/>
    <w:rsid w:val="00A50422"/>
    <w:rsid w:val="00A50594"/>
    <w:rsid w:val="00A505D3"/>
    <w:rsid w:val="00A506E9"/>
    <w:rsid w:val="00A5074F"/>
    <w:rsid w:val="00A50811"/>
    <w:rsid w:val="00A50B2E"/>
    <w:rsid w:val="00A50C61"/>
    <w:rsid w:val="00A510A8"/>
    <w:rsid w:val="00A51227"/>
    <w:rsid w:val="00A51307"/>
    <w:rsid w:val="00A51535"/>
    <w:rsid w:val="00A515BB"/>
    <w:rsid w:val="00A51736"/>
    <w:rsid w:val="00A518F7"/>
    <w:rsid w:val="00A51933"/>
    <w:rsid w:val="00A51998"/>
    <w:rsid w:val="00A52143"/>
    <w:rsid w:val="00A522E8"/>
    <w:rsid w:val="00A52324"/>
    <w:rsid w:val="00A523A2"/>
    <w:rsid w:val="00A523E4"/>
    <w:rsid w:val="00A52419"/>
    <w:rsid w:val="00A5245D"/>
    <w:rsid w:val="00A525DC"/>
    <w:rsid w:val="00A52678"/>
    <w:rsid w:val="00A5283D"/>
    <w:rsid w:val="00A5292E"/>
    <w:rsid w:val="00A52AA5"/>
    <w:rsid w:val="00A52B01"/>
    <w:rsid w:val="00A52C48"/>
    <w:rsid w:val="00A52E6D"/>
    <w:rsid w:val="00A52EB0"/>
    <w:rsid w:val="00A5309E"/>
    <w:rsid w:val="00A53331"/>
    <w:rsid w:val="00A53465"/>
    <w:rsid w:val="00A53476"/>
    <w:rsid w:val="00A5384D"/>
    <w:rsid w:val="00A53A94"/>
    <w:rsid w:val="00A53AF7"/>
    <w:rsid w:val="00A53E7C"/>
    <w:rsid w:val="00A53F1E"/>
    <w:rsid w:val="00A53FCF"/>
    <w:rsid w:val="00A54185"/>
    <w:rsid w:val="00A5441A"/>
    <w:rsid w:val="00A5461A"/>
    <w:rsid w:val="00A54E50"/>
    <w:rsid w:val="00A54E82"/>
    <w:rsid w:val="00A54EEB"/>
    <w:rsid w:val="00A54EFA"/>
    <w:rsid w:val="00A551EF"/>
    <w:rsid w:val="00A55200"/>
    <w:rsid w:val="00A55288"/>
    <w:rsid w:val="00A5528E"/>
    <w:rsid w:val="00A5533B"/>
    <w:rsid w:val="00A5547A"/>
    <w:rsid w:val="00A554F1"/>
    <w:rsid w:val="00A55600"/>
    <w:rsid w:val="00A5569B"/>
    <w:rsid w:val="00A5595E"/>
    <w:rsid w:val="00A559F0"/>
    <w:rsid w:val="00A55A1C"/>
    <w:rsid w:val="00A55BA8"/>
    <w:rsid w:val="00A55BC7"/>
    <w:rsid w:val="00A55C6F"/>
    <w:rsid w:val="00A55DD8"/>
    <w:rsid w:val="00A55EE3"/>
    <w:rsid w:val="00A55FF1"/>
    <w:rsid w:val="00A56113"/>
    <w:rsid w:val="00A56307"/>
    <w:rsid w:val="00A56436"/>
    <w:rsid w:val="00A5659F"/>
    <w:rsid w:val="00A567F1"/>
    <w:rsid w:val="00A56828"/>
    <w:rsid w:val="00A56B01"/>
    <w:rsid w:val="00A56B69"/>
    <w:rsid w:val="00A56D73"/>
    <w:rsid w:val="00A5701F"/>
    <w:rsid w:val="00A5708A"/>
    <w:rsid w:val="00A570A1"/>
    <w:rsid w:val="00A57623"/>
    <w:rsid w:val="00A577E8"/>
    <w:rsid w:val="00A577F5"/>
    <w:rsid w:val="00A57BB7"/>
    <w:rsid w:val="00A57C16"/>
    <w:rsid w:val="00A57D11"/>
    <w:rsid w:val="00A57D7D"/>
    <w:rsid w:val="00A57F1E"/>
    <w:rsid w:val="00A57FD6"/>
    <w:rsid w:val="00A600AE"/>
    <w:rsid w:val="00A6013C"/>
    <w:rsid w:val="00A60527"/>
    <w:rsid w:val="00A60624"/>
    <w:rsid w:val="00A60632"/>
    <w:rsid w:val="00A60A86"/>
    <w:rsid w:val="00A60AF8"/>
    <w:rsid w:val="00A60BA3"/>
    <w:rsid w:val="00A60C27"/>
    <w:rsid w:val="00A60CF5"/>
    <w:rsid w:val="00A60D60"/>
    <w:rsid w:val="00A60DFC"/>
    <w:rsid w:val="00A60E39"/>
    <w:rsid w:val="00A60FFE"/>
    <w:rsid w:val="00A611D2"/>
    <w:rsid w:val="00A6125A"/>
    <w:rsid w:val="00A6153B"/>
    <w:rsid w:val="00A6154E"/>
    <w:rsid w:val="00A616BA"/>
    <w:rsid w:val="00A61720"/>
    <w:rsid w:val="00A617C0"/>
    <w:rsid w:val="00A61817"/>
    <w:rsid w:val="00A61B4A"/>
    <w:rsid w:val="00A61EED"/>
    <w:rsid w:val="00A62023"/>
    <w:rsid w:val="00A622BD"/>
    <w:rsid w:val="00A6232D"/>
    <w:rsid w:val="00A623DF"/>
    <w:rsid w:val="00A6248B"/>
    <w:rsid w:val="00A624E1"/>
    <w:rsid w:val="00A62513"/>
    <w:rsid w:val="00A62520"/>
    <w:rsid w:val="00A62551"/>
    <w:rsid w:val="00A625F5"/>
    <w:rsid w:val="00A62610"/>
    <w:rsid w:val="00A62667"/>
    <w:rsid w:val="00A6283C"/>
    <w:rsid w:val="00A628D5"/>
    <w:rsid w:val="00A62B25"/>
    <w:rsid w:val="00A62B3A"/>
    <w:rsid w:val="00A62BD2"/>
    <w:rsid w:val="00A62C24"/>
    <w:rsid w:val="00A62C69"/>
    <w:rsid w:val="00A62D40"/>
    <w:rsid w:val="00A62FE8"/>
    <w:rsid w:val="00A63175"/>
    <w:rsid w:val="00A6326F"/>
    <w:rsid w:val="00A63497"/>
    <w:rsid w:val="00A636CC"/>
    <w:rsid w:val="00A63744"/>
    <w:rsid w:val="00A63946"/>
    <w:rsid w:val="00A63A5A"/>
    <w:rsid w:val="00A63CBA"/>
    <w:rsid w:val="00A63E43"/>
    <w:rsid w:val="00A63EC7"/>
    <w:rsid w:val="00A63F49"/>
    <w:rsid w:val="00A63F83"/>
    <w:rsid w:val="00A640C1"/>
    <w:rsid w:val="00A64278"/>
    <w:rsid w:val="00A642A1"/>
    <w:rsid w:val="00A64409"/>
    <w:rsid w:val="00A64652"/>
    <w:rsid w:val="00A646FB"/>
    <w:rsid w:val="00A64750"/>
    <w:rsid w:val="00A647A6"/>
    <w:rsid w:val="00A649F7"/>
    <w:rsid w:val="00A64AA9"/>
    <w:rsid w:val="00A64B18"/>
    <w:rsid w:val="00A64BB7"/>
    <w:rsid w:val="00A64E26"/>
    <w:rsid w:val="00A64E55"/>
    <w:rsid w:val="00A65289"/>
    <w:rsid w:val="00A6534F"/>
    <w:rsid w:val="00A65632"/>
    <w:rsid w:val="00A6576F"/>
    <w:rsid w:val="00A6579E"/>
    <w:rsid w:val="00A6581A"/>
    <w:rsid w:val="00A65859"/>
    <w:rsid w:val="00A65D20"/>
    <w:rsid w:val="00A65F49"/>
    <w:rsid w:val="00A660DD"/>
    <w:rsid w:val="00A6615B"/>
    <w:rsid w:val="00A662B0"/>
    <w:rsid w:val="00A662C4"/>
    <w:rsid w:val="00A663DB"/>
    <w:rsid w:val="00A664BD"/>
    <w:rsid w:val="00A6671B"/>
    <w:rsid w:val="00A669FD"/>
    <w:rsid w:val="00A66A74"/>
    <w:rsid w:val="00A66B19"/>
    <w:rsid w:val="00A66CF0"/>
    <w:rsid w:val="00A66D65"/>
    <w:rsid w:val="00A66E2E"/>
    <w:rsid w:val="00A66FA3"/>
    <w:rsid w:val="00A67045"/>
    <w:rsid w:val="00A6711D"/>
    <w:rsid w:val="00A671F2"/>
    <w:rsid w:val="00A6724C"/>
    <w:rsid w:val="00A6734E"/>
    <w:rsid w:val="00A67376"/>
    <w:rsid w:val="00A67695"/>
    <w:rsid w:val="00A679AF"/>
    <w:rsid w:val="00A67B49"/>
    <w:rsid w:val="00A67CE7"/>
    <w:rsid w:val="00A67F3F"/>
    <w:rsid w:val="00A67F51"/>
    <w:rsid w:val="00A70008"/>
    <w:rsid w:val="00A70102"/>
    <w:rsid w:val="00A701CB"/>
    <w:rsid w:val="00A702B7"/>
    <w:rsid w:val="00A7055B"/>
    <w:rsid w:val="00A7064D"/>
    <w:rsid w:val="00A70833"/>
    <w:rsid w:val="00A70BA6"/>
    <w:rsid w:val="00A70D26"/>
    <w:rsid w:val="00A70E3A"/>
    <w:rsid w:val="00A70E87"/>
    <w:rsid w:val="00A70EFA"/>
    <w:rsid w:val="00A71000"/>
    <w:rsid w:val="00A71231"/>
    <w:rsid w:val="00A71357"/>
    <w:rsid w:val="00A71431"/>
    <w:rsid w:val="00A714F9"/>
    <w:rsid w:val="00A71571"/>
    <w:rsid w:val="00A71598"/>
    <w:rsid w:val="00A715C2"/>
    <w:rsid w:val="00A7174A"/>
    <w:rsid w:val="00A718F1"/>
    <w:rsid w:val="00A71AB3"/>
    <w:rsid w:val="00A71D17"/>
    <w:rsid w:val="00A71D67"/>
    <w:rsid w:val="00A71FB5"/>
    <w:rsid w:val="00A721D3"/>
    <w:rsid w:val="00A721E6"/>
    <w:rsid w:val="00A7233B"/>
    <w:rsid w:val="00A7252C"/>
    <w:rsid w:val="00A72556"/>
    <w:rsid w:val="00A72563"/>
    <w:rsid w:val="00A72640"/>
    <w:rsid w:val="00A726DB"/>
    <w:rsid w:val="00A728A7"/>
    <w:rsid w:val="00A729BA"/>
    <w:rsid w:val="00A72B36"/>
    <w:rsid w:val="00A72BF5"/>
    <w:rsid w:val="00A72DA3"/>
    <w:rsid w:val="00A72F7C"/>
    <w:rsid w:val="00A73184"/>
    <w:rsid w:val="00A731FA"/>
    <w:rsid w:val="00A732BB"/>
    <w:rsid w:val="00A733FF"/>
    <w:rsid w:val="00A73688"/>
    <w:rsid w:val="00A736AF"/>
    <w:rsid w:val="00A7371D"/>
    <w:rsid w:val="00A7399F"/>
    <w:rsid w:val="00A739A3"/>
    <w:rsid w:val="00A739C2"/>
    <w:rsid w:val="00A73FD1"/>
    <w:rsid w:val="00A74026"/>
    <w:rsid w:val="00A742C9"/>
    <w:rsid w:val="00A74417"/>
    <w:rsid w:val="00A74791"/>
    <w:rsid w:val="00A74816"/>
    <w:rsid w:val="00A74A43"/>
    <w:rsid w:val="00A74B2E"/>
    <w:rsid w:val="00A74D4D"/>
    <w:rsid w:val="00A74DCC"/>
    <w:rsid w:val="00A74E0A"/>
    <w:rsid w:val="00A74E10"/>
    <w:rsid w:val="00A74EF1"/>
    <w:rsid w:val="00A74F7A"/>
    <w:rsid w:val="00A74F7E"/>
    <w:rsid w:val="00A7515D"/>
    <w:rsid w:val="00A75469"/>
    <w:rsid w:val="00A75563"/>
    <w:rsid w:val="00A75602"/>
    <w:rsid w:val="00A7577D"/>
    <w:rsid w:val="00A75A01"/>
    <w:rsid w:val="00A75A38"/>
    <w:rsid w:val="00A75B6E"/>
    <w:rsid w:val="00A75CD2"/>
    <w:rsid w:val="00A75D15"/>
    <w:rsid w:val="00A75DE4"/>
    <w:rsid w:val="00A75E6F"/>
    <w:rsid w:val="00A75E8D"/>
    <w:rsid w:val="00A75EAC"/>
    <w:rsid w:val="00A75FE2"/>
    <w:rsid w:val="00A7616C"/>
    <w:rsid w:val="00A76199"/>
    <w:rsid w:val="00A763C1"/>
    <w:rsid w:val="00A7642C"/>
    <w:rsid w:val="00A76730"/>
    <w:rsid w:val="00A76A52"/>
    <w:rsid w:val="00A76AA2"/>
    <w:rsid w:val="00A76B11"/>
    <w:rsid w:val="00A7704F"/>
    <w:rsid w:val="00A770CA"/>
    <w:rsid w:val="00A7715B"/>
    <w:rsid w:val="00A772C0"/>
    <w:rsid w:val="00A7757A"/>
    <w:rsid w:val="00A77737"/>
    <w:rsid w:val="00A77773"/>
    <w:rsid w:val="00A777C3"/>
    <w:rsid w:val="00A77832"/>
    <w:rsid w:val="00A77839"/>
    <w:rsid w:val="00A7798B"/>
    <w:rsid w:val="00A77AFF"/>
    <w:rsid w:val="00A77BF5"/>
    <w:rsid w:val="00A77EC0"/>
    <w:rsid w:val="00A77FFD"/>
    <w:rsid w:val="00A80265"/>
    <w:rsid w:val="00A802C7"/>
    <w:rsid w:val="00A802D3"/>
    <w:rsid w:val="00A80513"/>
    <w:rsid w:val="00A8054D"/>
    <w:rsid w:val="00A806C0"/>
    <w:rsid w:val="00A80BA9"/>
    <w:rsid w:val="00A80D2B"/>
    <w:rsid w:val="00A81059"/>
    <w:rsid w:val="00A81311"/>
    <w:rsid w:val="00A8137E"/>
    <w:rsid w:val="00A813F6"/>
    <w:rsid w:val="00A8141A"/>
    <w:rsid w:val="00A816A7"/>
    <w:rsid w:val="00A816E0"/>
    <w:rsid w:val="00A8186F"/>
    <w:rsid w:val="00A819D2"/>
    <w:rsid w:val="00A81AE5"/>
    <w:rsid w:val="00A81CCB"/>
    <w:rsid w:val="00A81D35"/>
    <w:rsid w:val="00A82174"/>
    <w:rsid w:val="00A821C0"/>
    <w:rsid w:val="00A827BD"/>
    <w:rsid w:val="00A82A42"/>
    <w:rsid w:val="00A82D78"/>
    <w:rsid w:val="00A82FFE"/>
    <w:rsid w:val="00A8304A"/>
    <w:rsid w:val="00A830F6"/>
    <w:rsid w:val="00A832F2"/>
    <w:rsid w:val="00A83339"/>
    <w:rsid w:val="00A833EF"/>
    <w:rsid w:val="00A834A2"/>
    <w:rsid w:val="00A836C8"/>
    <w:rsid w:val="00A83828"/>
    <w:rsid w:val="00A839C8"/>
    <w:rsid w:val="00A83D0E"/>
    <w:rsid w:val="00A83D29"/>
    <w:rsid w:val="00A83F6A"/>
    <w:rsid w:val="00A8418C"/>
    <w:rsid w:val="00A8424C"/>
    <w:rsid w:val="00A84291"/>
    <w:rsid w:val="00A842A3"/>
    <w:rsid w:val="00A84355"/>
    <w:rsid w:val="00A8437F"/>
    <w:rsid w:val="00A845D5"/>
    <w:rsid w:val="00A8467D"/>
    <w:rsid w:val="00A8468B"/>
    <w:rsid w:val="00A84799"/>
    <w:rsid w:val="00A84B91"/>
    <w:rsid w:val="00A84C78"/>
    <w:rsid w:val="00A84C94"/>
    <w:rsid w:val="00A84E3E"/>
    <w:rsid w:val="00A85107"/>
    <w:rsid w:val="00A8525B"/>
    <w:rsid w:val="00A852EF"/>
    <w:rsid w:val="00A85551"/>
    <w:rsid w:val="00A855FD"/>
    <w:rsid w:val="00A856A0"/>
    <w:rsid w:val="00A85ABB"/>
    <w:rsid w:val="00A85B4F"/>
    <w:rsid w:val="00A8602C"/>
    <w:rsid w:val="00A8610C"/>
    <w:rsid w:val="00A8615A"/>
    <w:rsid w:val="00A861ED"/>
    <w:rsid w:val="00A86215"/>
    <w:rsid w:val="00A8638E"/>
    <w:rsid w:val="00A86476"/>
    <w:rsid w:val="00A8654E"/>
    <w:rsid w:val="00A8656D"/>
    <w:rsid w:val="00A8657A"/>
    <w:rsid w:val="00A86751"/>
    <w:rsid w:val="00A86899"/>
    <w:rsid w:val="00A86C70"/>
    <w:rsid w:val="00A86D4B"/>
    <w:rsid w:val="00A86D9A"/>
    <w:rsid w:val="00A86DF4"/>
    <w:rsid w:val="00A86E25"/>
    <w:rsid w:val="00A86E9E"/>
    <w:rsid w:val="00A86FA6"/>
    <w:rsid w:val="00A86FF5"/>
    <w:rsid w:val="00A87031"/>
    <w:rsid w:val="00A871F3"/>
    <w:rsid w:val="00A87256"/>
    <w:rsid w:val="00A872EE"/>
    <w:rsid w:val="00A87334"/>
    <w:rsid w:val="00A8735D"/>
    <w:rsid w:val="00A873DA"/>
    <w:rsid w:val="00A87401"/>
    <w:rsid w:val="00A874A6"/>
    <w:rsid w:val="00A87589"/>
    <w:rsid w:val="00A875CB"/>
    <w:rsid w:val="00A87724"/>
    <w:rsid w:val="00A87747"/>
    <w:rsid w:val="00A8778F"/>
    <w:rsid w:val="00A877C4"/>
    <w:rsid w:val="00A87A3F"/>
    <w:rsid w:val="00A87D3D"/>
    <w:rsid w:val="00A87DE8"/>
    <w:rsid w:val="00A87E96"/>
    <w:rsid w:val="00A87ED1"/>
    <w:rsid w:val="00A9003F"/>
    <w:rsid w:val="00A9048D"/>
    <w:rsid w:val="00A90555"/>
    <w:rsid w:val="00A905DB"/>
    <w:rsid w:val="00A907C5"/>
    <w:rsid w:val="00A907CC"/>
    <w:rsid w:val="00A908B6"/>
    <w:rsid w:val="00A90984"/>
    <w:rsid w:val="00A90C74"/>
    <w:rsid w:val="00A90CB1"/>
    <w:rsid w:val="00A915D7"/>
    <w:rsid w:val="00A917E8"/>
    <w:rsid w:val="00A91B4C"/>
    <w:rsid w:val="00A91C57"/>
    <w:rsid w:val="00A91F0D"/>
    <w:rsid w:val="00A91FBD"/>
    <w:rsid w:val="00A922C5"/>
    <w:rsid w:val="00A92450"/>
    <w:rsid w:val="00A92464"/>
    <w:rsid w:val="00A924A8"/>
    <w:rsid w:val="00A924EC"/>
    <w:rsid w:val="00A92543"/>
    <w:rsid w:val="00A925AD"/>
    <w:rsid w:val="00A9273F"/>
    <w:rsid w:val="00A9276C"/>
    <w:rsid w:val="00A927A0"/>
    <w:rsid w:val="00A92970"/>
    <w:rsid w:val="00A92B28"/>
    <w:rsid w:val="00A92B68"/>
    <w:rsid w:val="00A92BE7"/>
    <w:rsid w:val="00A92C9A"/>
    <w:rsid w:val="00A930B3"/>
    <w:rsid w:val="00A93263"/>
    <w:rsid w:val="00A93319"/>
    <w:rsid w:val="00A9331E"/>
    <w:rsid w:val="00A93344"/>
    <w:rsid w:val="00A933A4"/>
    <w:rsid w:val="00A935D3"/>
    <w:rsid w:val="00A93740"/>
    <w:rsid w:val="00A9387A"/>
    <w:rsid w:val="00A938E3"/>
    <w:rsid w:val="00A93A2D"/>
    <w:rsid w:val="00A93B51"/>
    <w:rsid w:val="00A93CBD"/>
    <w:rsid w:val="00A93DD9"/>
    <w:rsid w:val="00A93E95"/>
    <w:rsid w:val="00A93EB1"/>
    <w:rsid w:val="00A93EC2"/>
    <w:rsid w:val="00A941B7"/>
    <w:rsid w:val="00A941D8"/>
    <w:rsid w:val="00A943EC"/>
    <w:rsid w:val="00A94411"/>
    <w:rsid w:val="00A94A9B"/>
    <w:rsid w:val="00A94C18"/>
    <w:rsid w:val="00A94CD2"/>
    <w:rsid w:val="00A951AA"/>
    <w:rsid w:val="00A951DE"/>
    <w:rsid w:val="00A952EA"/>
    <w:rsid w:val="00A9537C"/>
    <w:rsid w:val="00A95619"/>
    <w:rsid w:val="00A95934"/>
    <w:rsid w:val="00A95B92"/>
    <w:rsid w:val="00A95C67"/>
    <w:rsid w:val="00A95E72"/>
    <w:rsid w:val="00A95EF8"/>
    <w:rsid w:val="00A96026"/>
    <w:rsid w:val="00A963A6"/>
    <w:rsid w:val="00A963D1"/>
    <w:rsid w:val="00A9649F"/>
    <w:rsid w:val="00A964C6"/>
    <w:rsid w:val="00A964D8"/>
    <w:rsid w:val="00A96597"/>
    <w:rsid w:val="00A96612"/>
    <w:rsid w:val="00A966D2"/>
    <w:rsid w:val="00A96776"/>
    <w:rsid w:val="00A96786"/>
    <w:rsid w:val="00A969EF"/>
    <w:rsid w:val="00A96B8B"/>
    <w:rsid w:val="00A96BA9"/>
    <w:rsid w:val="00A96BAA"/>
    <w:rsid w:val="00A96C3D"/>
    <w:rsid w:val="00A96CF6"/>
    <w:rsid w:val="00A96E4E"/>
    <w:rsid w:val="00A9701B"/>
    <w:rsid w:val="00A9704F"/>
    <w:rsid w:val="00A971BF"/>
    <w:rsid w:val="00A971C5"/>
    <w:rsid w:val="00A97410"/>
    <w:rsid w:val="00A974A1"/>
    <w:rsid w:val="00A974FB"/>
    <w:rsid w:val="00A97669"/>
    <w:rsid w:val="00A97778"/>
    <w:rsid w:val="00A978EA"/>
    <w:rsid w:val="00A979CE"/>
    <w:rsid w:val="00A97A01"/>
    <w:rsid w:val="00A97A58"/>
    <w:rsid w:val="00A97DD2"/>
    <w:rsid w:val="00A97FB7"/>
    <w:rsid w:val="00AA01BB"/>
    <w:rsid w:val="00AA04A2"/>
    <w:rsid w:val="00AA0545"/>
    <w:rsid w:val="00AA0B3B"/>
    <w:rsid w:val="00AA0BF1"/>
    <w:rsid w:val="00AA0CD1"/>
    <w:rsid w:val="00AA0CD7"/>
    <w:rsid w:val="00AA0CED"/>
    <w:rsid w:val="00AA0E52"/>
    <w:rsid w:val="00AA1098"/>
    <w:rsid w:val="00AA1291"/>
    <w:rsid w:val="00AA14E3"/>
    <w:rsid w:val="00AA1763"/>
    <w:rsid w:val="00AA182E"/>
    <w:rsid w:val="00AA19BE"/>
    <w:rsid w:val="00AA1A81"/>
    <w:rsid w:val="00AA1EAC"/>
    <w:rsid w:val="00AA251B"/>
    <w:rsid w:val="00AA263F"/>
    <w:rsid w:val="00AA2D54"/>
    <w:rsid w:val="00AA2FAE"/>
    <w:rsid w:val="00AA3001"/>
    <w:rsid w:val="00AA308B"/>
    <w:rsid w:val="00AA3095"/>
    <w:rsid w:val="00AA321E"/>
    <w:rsid w:val="00AA3771"/>
    <w:rsid w:val="00AA3961"/>
    <w:rsid w:val="00AA3D1D"/>
    <w:rsid w:val="00AA3E5E"/>
    <w:rsid w:val="00AA3E7F"/>
    <w:rsid w:val="00AA3E8C"/>
    <w:rsid w:val="00AA3EFA"/>
    <w:rsid w:val="00AA402E"/>
    <w:rsid w:val="00AA406F"/>
    <w:rsid w:val="00AA4132"/>
    <w:rsid w:val="00AA41C1"/>
    <w:rsid w:val="00AA436F"/>
    <w:rsid w:val="00AA43FD"/>
    <w:rsid w:val="00AA44CA"/>
    <w:rsid w:val="00AA44EB"/>
    <w:rsid w:val="00AA459B"/>
    <w:rsid w:val="00AA4794"/>
    <w:rsid w:val="00AA4942"/>
    <w:rsid w:val="00AA49B0"/>
    <w:rsid w:val="00AA4AF7"/>
    <w:rsid w:val="00AA4E7E"/>
    <w:rsid w:val="00AA4F08"/>
    <w:rsid w:val="00AA5030"/>
    <w:rsid w:val="00AA5306"/>
    <w:rsid w:val="00AA5327"/>
    <w:rsid w:val="00AA5520"/>
    <w:rsid w:val="00AA5524"/>
    <w:rsid w:val="00AA5678"/>
    <w:rsid w:val="00AA568C"/>
    <w:rsid w:val="00AA5742"/>
    <w:rsid w:val="00AA5912"/>
    <w:rsid w:val="00AA5AE7"/>
    <w:rsid w:val="00AA5CCB"/>
    <w:rsid w:val="00AA5DAC"/>
    <w:rsid w:val="00AA6010"/>
    <w:rsid w:val="00AA6611"/>
    <w:rsid w:val="00AA68F2"/>
    <w:rsid w:val="00AA691C"/>
    <w:rsid w:val="00AA6956"/>
    <w:rsid w:val="00AA6AD1"/>
    <w:rsid w:val="00AA6ADB"/>
    <w:rsid w:val="00AA6B61"/>
    <w:rsid w:val="00AA6BDE"/>
    <w:rsid w:val="00AA6C99"/>
    <w:rsid w:val="00AA6DBB"/>
    <w:rsid w:val="00AA7084"/>
    <w:rsid w:val="00AA71A2"/>
    <w:rsid w:val="00AA732C"/>
    <w:rsid w:val="00AA74A6"/>
    <w:rsid w:val="00AA74AD"/>
    <w:rsid w:val="00AA7A17"/>
    <w:rsid w:val="00AA7ADB"/>
    <w:rsid w:val="00AA7B35"/>
    <w:rsid w:val="00AA7B75"/>
    <w:rsid w:val="00AA7C6A"/>
    <w:rsid w:val="00AA7C73"/>
    <w:rsid w:val="00AA7E20"/>
    <w:rsid w:val="00AA7ECC"/>
    <w:rsid w:val="00AB0119"/>
    <w:rsid w:val="00AB0317"/>
    <w:rsid w:val="00AB047B"/>
    <w:rsid w:val="00AB049E"/>
    <w:rsid w:val="00AB059E"/>
    <w:rsid w:val="00AB05DC"/>
    <w:rsid w:val="00AB063D"/>
    <w:rsid w:val="00AB0814"/>
    <w:rsid w:val="00AB0822"/>
    <w:rsid w:val="00AB0BEE"/>
    <w:rsid w:val="00AB0C5F"/>
    <w:rsid w:val="00AB0CD3"/>
    <w:rsid w:val="00AB0DC2"/>
    <w:rsid w:val="00AB0EA7"/>
    <w:rsid w:val="00AB0EA8"/>
    <w:rsid w:val="00AB0EF3"/>
    <w:rsid w:val="00AB0F4B"/>
    <w:rsid w:val="00AB0F54"/>
    <w:rsid w:val="00AB1044"/>
    <w:rsid w:val="00AB11B0"/>
    <w:rsid w:val="00AB11BA"/>
    <w:rsid w:val="00AB137A"/>
    <w:rsid w:val="00AB13F9"/>
    <w:rsid w:val="00AB18E6"/>
    <w:rsid w:val="00AB191B"/>
    <w:rsid w:val="00AB19F8"/>
    <w:rsid w:val="00AB1A0B"/>
    <w:rsid w:val="00AB1A4A"/>
    <w:rsid w:val="00AB1B00"/>
    <w:rsid w:val="00AB1CF7"/>
    <w:rsid w:val="00AB1E24"/>
    <w:rsid w:val="00AB2336"/>
    <w:rsid w:val="00AB2362"/>
    <w:rsid w:val="00AB24ED"/>
    <w:rsid w:val="00AB2721"/>
    <w:rsid w:val="00AB3026"/>
    <w:rsid w:val="00AB31A8"/>
    <w:rsid w:val="00AB3202"/>
    <w:rsid w:val="00AB32B3"/>
    <w:rsid w:val="00AB342D"/>
    <w:rsid w:val="00AB36C1"/>
    <w:rsid w:val="00AB38F8"/>
    <w:rsid w:val="00AB39E5"/>
    <w:rsid w:val="00AB3C53"/>
    <w:rsid w:val="00AB3EF6"/>
    <w:rsid w:val="00AB3EFE"/>
    <w:rsid w:val="00AB3FBD"/>
    <w:rsid w:val="00AB4081"/>
    <w:rsid w:val="00AB421E"/>
    <w:rsid w:val="00AB42D5"/>
    <w:rsid w:val="00AB433E"/>
    <w:rsid w:val="00AB440A"/>
    <w:rsid w:val="00AB4605"/>
    <w:rsid w:val="00AB4BA8"/>
    <w:rsid w:val="00AB4C18"/>
    <w:rsid w:val="00AB4FA9"/>
    <w:rsid w:val="00AB4FD7"/>
    <w:rsid w:val="00AB504D"/>
    <w:rsid w:val="00AB52DD"/>
    <w:rsid w:val="00AB540B"/>
    <w:rsid w:val="00AB59C3"/>
    <w:rsid w:val="00AB5A07"/>
    <w:rsid w:val="00AB5A81"/>
    <w:rsid w:val="00AB5DD5"/>
    <w:rsid w:val="00AB5EF7"/>
    <w:rsid w:val="00AB5F76"/>
    <w:rsid w:val="00AB5FCF"/>
    <w:rsid w:val="00AB600F"/>
    <w:rsid w:val="00AB60D9"/>
    <w:rsid w:val="00AB61E7"/>
    <w:rsid w:val="00AB6280"/>
    <w:rsid w:val="00AB646C"/>
    <w:rsid w:val="00AB69B4"/>
    <w:rsid w:val="00AB6B6C"/>
    <w:rsid w:val="00AB6BE8"/>
    <w:rsid w:val="00AB6C85"/>
    <w:rsid w:val="00AB6D13"/>
    <w:rsid w:val="00AB6D4D"/>
    <w:rsid w:val="00AB6D93"/>
    <w:rsid w:val="00AB6E9C"/>
    <w:rsid w:val="00AB6EE5"/>
    <w:rsid w:val="00AB6F98"/>
    <w:rsid w:val="00AB7401"/>
    <w:rsid w:val="00AB7454"/>
    <w:rsid w:val="00AB74EB"/>
    <w:rsid w:val="00AB76C7"/>
    <w:rsid w:val="00AB77D3"/>
    <w:rsid w:val="00AB78E3"/>
    <w:rsid w:val="00AB7939"/>
    <w:rsid w:val="00AB7E24"/>
    <w:rsid w:val="00AB7F62"/>
    <w:rsid w:val="00AC0073"/>
    <w:rsid w:val="00AC009C"/>
    <w:rsid w:val="00AC0103"/>
    <w:rsid w:val="00AC01BF"/>
    <w:rsid w:val="00AC0667"/>
    <w:rsid w:val="00AC07C8"/>
    <w:rsid w:val="00AC0930"/>
    <w:rsid w:val="00AC0AC6"/>
    <w:rsid w:val="00AC0DE7"/>
    <w:rsid w:val="00AC0E08"/>
    <w:rsid w:val="00AC0EAA"/>
    <w:rsid w:val="00AC10BA"/>
    <w:rsid w:val="00AC140A"/>
    <w:rsid w:val="00AC14D6"/>
    <w:rsid w:val="00AC1593"/>
    <w:rsid w:val="00AC196B"/>
    <w:rsid w:val="00AC1983"/>
    <w:rsid w:val="00AC1D43"/>
    <w:rsid w:val="00AC1FD2"/>
    <w:rsid w:val="00AC2139"/>
    <w:rsid w:val="00AC21EA"/>
    <w:rsid w:val="00AC2249"/>
    <w:rsid w:val="00AC2485"/>
    <w:rsid w:val="00AC24E3"/>
    <w:rsid w:val="00AC27E0"/>
    <w:rsid w:val="00AC2841"/>
    <w:rsid w:val="00AC2909"/>
    <w:rsid w:val="00AC2A3A"/>
    <w:rsid w:val="00AC2AE1"/>
    <w:rsid w:val="00AC2D7D"/>
    <w:rsid w:val="00AC2E76"/>
    <w:rsid w:val="00AC2F46"/>
    <w:rsid w:val="00AC2FE5"/>
    <w:rsid w:val="00AC31DE"/>
    <w:rsid w:val="00AC3721"/>
    <w:rsid w:val="00AC37D6"/>
    <w:rsid w:val="00AC38F0"/>
    <w:rsid w:val="00AC396E"/>
    <w:rsid w:val="00AC3A4D"/>
    <w:rsid w:val="00AC3AC1"/>
    <w:rsid w:val="00AC3BAE"/>
    <w:rsid w:val="00AC3C3A"/>
    <w:rsid w:val="00AC3D0F"/>
    <w:rsid w:val="00AC3F49"/>
    <w:rsid w:val="00AC419C"/>
    <w:rsid w:val="00AC4318"/>
    <w:rsid w:val="00AC47E7"/>
    <w:rsid w:val="00AC4848"/>
    <w:rsid w:val="00AC492E"/>
    <w:rsid w:val="00AC4931"/>
    <w:rsid w:val="00AC4C73"/>
    <w:rsid w:val="00AC5128"/>
    <w:rsid w:val="00AC51F0"/>
    <w:rsid w:val="00AC582E"/>
    <w:rsid w:val="00AC5844"/>
    <w:rsid w:val="00AC592D"/>
    <w:rsid w:val="00AC5A63"/>
    <w:rsid w:val="00AC5FA3"/>
    <w:rsid w:val="00AC616C"/>
    <w:rsid w:val="00AC619A"/>
    <w:rsid w:val="00AC61B3"/>
    <w:rsid w:val="00AC62F1"/>
    <w:rsid w:val="00AC6348"/>
    <w:rsid w:val="00AC63B7"/>
    <w:rsid w:val="00AC63DF"/>
    <w:rsid w:val="00AC6479"/>
    <w:rsid w:val="00AC6B51"/>
    <w:rsid w:val="00AC6D60"/>
    <w:rsid w:val="00AC6E6A"/>
    <w:rsid w:val="00AC6F38"/>
    <w:rsid w:val="00AC706A"/>
    <w:rsid w:val="00AC72A2"/>
    <w:rsid w:val="00AC742A"/>
    <w:rsid w:val="00AC745A"/>
    <w:rsid w:val="00AC756F"/>
    <w:rsid w:val="00AC759D"/>
    <w:rsid w:val="00AC7714"/>
    <w:rsid w:val="00AC77B3"/>
    <w:rsid w:val="00AC7E72"/>
    <w:rsid w:val="00AC7EED"/>
    <w:rsid w:val="00AC7F49"/>
    <w:rsid w:val="00AD00E3"/>
    <w:rsid w:val="00AD03FD"/>
    <w:rsid w:val="00AD0652"/>
    <w:rsid w:val="00AD0770"/>
    <w:rsid w:val="00AD0920"/>
    <w:rsid w:val="00AD0994"/>
    <w:rsid w:val="00AD0A35"/>
    <w:rsid w:val="00AD0BEC"/>
    <w:rsid w:val="00AD0C19"/>
    <w:rsid w:val="00AD0D3E"/>
    <w:rsid w:val="00AD1159"/>
    <w:rsid w:val="00AD11A9"/>
    <w:rsid w:val="00AD12B4"/>
    <w:rsid w:val="00AD13A1"/>
    <w:rsid w:val="00AD16F1"/>
    <w:rsid w:val="00AD16F2"/>
    <w:rsid w:val="00AD177C"/>
    <w:rsid w:val="00AD2428"/>
    <w:rsid w:val="00AD2794"/>
    <w:rsid w:val="00AD2883"/>
    <w:rsid w:val="00AD2914"/>
    <w:rsid w:val="00AD2EAE"/>
    <w:rsid w:val="00AD303C"/>
    <w:rsid w:val="00AD3161"/>
    <w:rsid w:val="00AD31FF"/>
    <w:rsid w:val="00AD32C2"/>
    <w:rsid w:val="00AD34B8"/>
    <w:rsid w:val="00AD34BF"/>
    <w:rsid w:val="00AD34C1"/>
    <w:rsid w:val="00AD392E"/>
    <w:rsid w:val="00AD3E40"/>
    <w:rsid w:val="00AD40F9"/>
    <w:rsid w:val="00AD4177"/>
    <w:rsid w:val="00AD4338"/>
    <w:rsid w:val="00AD448D"/>
    <w:rsid w:val="00AD44EA"/>
    <w:rsid w:val="00AD4716"/>
    <w:rsid w:val="00AD49A0"/>
    <w:rsid w:val="00AD4D36"/>
    <w:rsid w:val="00AD4E63"/>
    <w:rsid w:val="00AD5591"/>
    <w:rsid w:val="00AD56F1"/>
    <w:rsid w:val="00AD5AC0"/>
    <w:rsid w:val="00AD5EE7"/>
    <w:rsid w:val="00AD5FE3"/>
    <w:rsid w:val="00AD5FEB"/>
    <w:rsid w:val="00AD6159"/>
    <w:rsid w:val="00AD67AE"/>
    <w:rsid w:val="00AD6AF8"/>
    <w:rsid w:val="00AD6C48"/>
    <w:rsid w:val="00AD6F84"/>
    <w:rsid w:val="00AD767F"/>
    <w:rsid w:val="00AD76FC"/>
    <w:rsid w:val="00AD79B0"/>
    <w:rsid w:val="00AD7C92"/>
    <w:rsid w:val="00AD7C99"/>
    <w:rsid w:val="00AD7DC5"/>
    <w:rsid w:val="00AE0018"/>
    <w:rsid w:val="00AE0038"/>
    <w:rsid w:val="00AE031E"/>
    <w:rsid w:val="00AE03AB"/>
    <w:rsid w:val="00AE03D3"/>
    <w:rsid w:val="00AE0624"/>
    <w:rsid w:val="00AE082D"/>
    <w:rsid w:val="00AE08AF"/>
    <w:rsid w:val="00AE097D"/>
    <w:rsid w:val="00AE0A89"/>
    <w:rsid w:val="00AE0B96"/>
    <w:rsid w:val="00AE0D2C"/>
    <w:rsid w:val="00AE0D8F"/>
    <w:rsid w:val="00AE0E09"/>
    <w:rsid w:val="00AE0EEF"/>
    <w:rsid w:val="00AE0F04"/>
    <w:rsid w:val="00AE0FF3"/>
    <w:rsid w:val="00AE1102"/>
    <w:rsid w:val="00AE13EA"/>
    <w:rsid w:val="00AE146D"/>
    <w:rsid w:val="00AE14BC"/>
    <w:rsid w:val="00AE1710"/>
    <w:rsid w:val="00AE1723"/>
    <w:rsid w:val="00AE17C3"/>
    <w:rsid w:val="00AE1D88"/>
    <w:rsid w:val="00AE1F72"/>
    <w:rsid w:val="00AE1FFC"/>
    <w:rsid w:val="00AE24F2"/>
    <w:rsid w:val="00AE266C"/>
    <w:rsid w:val="00AE2989"/>
    <w:rsid w:val="00AE30BC"/>
    <w:rsid w:val="00AE318C"/>
    <w:rsid w:val="00AE3204"/>
    <w:rsid w:val="00AE33CD"/>
    <w:rsid w:val="00AE35C3"/>
    <w:rsid w:val="00AE3752"/>
    <w:rsid w:val="00AE38D6"/>
    <w:rsid w:val="00AE3B1F"/>
    <w:rsid w:val="00AE3B26"/>
    <w:rsid w:val="00AE3EEF"/>
    <w:rsid w:val="00AE3EFD"/>
    <w:rsid w:val="00AE413D"/>
    <w:rsid w:val="00AE4206"/>
    <w:rsid w:val="00AE45BA"/>
    <w:rsid w:val="00AE45DE"/>
    <w:rsid w:val="00AE4607"/>
    <w:rsid w:val="00AE4747"/>
    <w:rsid w:val="00AE4A4A"/>
    <w:rsid w:val="00AE4AB5"/>
    <w:rsid w:val="00AE4ACC"/>
    <w:rsid w:val="00AE4DD3"/>
    <w:rsid w:val="00AE4E91"/>
    <w:rsid w:val="00AE5042"/>
    <w:rsid w:val="00AE50DB"/>
    <w:rsid w:val="00AE52AB"/>
    <w:rsid w:val="00AE5889"/>
    <w:rsid w:val="00AE596D"/>
    <w:rsid w:val="00AE59A8"/>
    <w:rsid w:val="00AE5A57"/>
    <w:rsid w:val="00AE5D1A"/>
    <w:rsid w:val="00AE5EB6"/>
    <w:rsid w:val="00AE6036"/>
    <w:rsid w:val="00AE61CB"/>
    <w:rsid w:val="00AE62FB"/>
    <w:rsid w:val="00AE69DC"/>
    <w:rsid w:val="00AE6A12"/>
    <w:rsid w:val="00AE6E56"/>
    <w:rsid w:val="00AE6EA2"/>
    <w:rsid w:val="00AE6FCF"/>
    <w:rsid w:val="00AE7083"/>
    <w:rsid w:val="00AE70C3"/>
    <w:rsid w:val="00AE70E7"/>
    <w:rsid w:val="00AE7324"/>
    <w:rsid w:val="00AE7475"/>
    <w:rsid w:val="00AE7665"/>
    <w:rsid w:val="00AE7E15"/>
    <w:rsid w:val="00AF024C"/>
    <w:rsid w:val="00AF0327"/>
    <w:rsid w:val="00AF065A"/>
    <w:rsid w:val="00AF0672"/>
    <w:rsid w:val="00AF0884"/>
    <w:rsid w:val="00AF0A5F"/>
    <w:rsid w:val="00AF0BB3"/>
    <w:rsid w:val="00AF0D0B"/>
    <w:rsid w:val="00AF0D1B"/>
    <w:rsid w:val="00AF0F39"/>
    <w:rsid w:val="00AF13A0"/>
    <w:rsid w:val="00AF14B3"/>
    <w:rsid w:val="00AF166C"/>
    <w:rsid w:val="00AF19F9"/>
    <w:rsid w:val="00AF1B2F"/>
    <w:rsid w:val="00AF1B41"/>
    <w:rsid w:val="00AF1B8D"/>
    <w:rsid w:val="00AF1C5B"/>
    <w:rsid w:val="00AF1CBF"/>
    <w:rsid w:val="00AF1D20"/>
    <w:rsid w:val="00AF1D29"/>
    <w:rsid w:val="00AF1E53"/>
    <w:rsid w:val="00AF1E78"/>
    <w:rsid w:val="00AF1F1D"/>
    <w:rsid w:val="00AF1FC4"/>
    <w:rsid w:val="00AF2119"/>
    <w:rsid w:val="00AF21C2"/>
    <w:rsid w:val="00AF22C2"/>
    <w:rsid w:val="00AF23B8"/>
    <w:rsid w:val="00AF2534"/>
    <w:rsid w:val="00AF271F"/>
    <w:rsid w:val="00AF27FD"/>
    <w:rsid w:val="00AF280B"/>
    <w:rsid w:val="00AF293A"/>
    <w:rsid w:val="00AF2962"/>
    <w:rsid w:val="00AF2A6A"/>
    <w:rsid w:val="00AF2BFE"/>
    <w:rsid w:val="00AF2D37"/>
    <w:rsid w:val="00AF2F80"/>
    <w:rsid w:val="00AF30C5"/>
    <w:rsid w:val="00AF319E"/>
    <w:rsid w:val="00AF3317"/>
    <w:rsid w:val="00AF341D"/>
    <w:rsid w:val="00AF35D0"/>
    <w:rsid w:val="00AF370D"/>
    <w:rsid w:val="00AF37AA"/>
    <w:rsid w:val="00AF38C5"/>
    <w:rsid w:val="00AF3955"/>
    <w:rsid w:val="00AF398C"/>
    <w:rsid w:val="00AF3B4A"/>
    <w:rsid w:val="00AF3D21"/>
    <w:rsid w:val="00AF3E89"/>
    <w:rsid w:val="00AF3F79"/>
    <w:rsid w:val="00AF44B7"/>
    <w:rsid w:val="00AF4610"/>
    <w:rsid w:val="00AF48F0"/>
    <w:rsid w:val="00AF4C5A"/>
    <w:rsid w:val="00AF4D62"/>
    <w:rsid w:val="00AF4E97"/>
    <w:rsid w:val="00AF4F1A"/>
    <w:rsid w:val="00AF4F99"/>
    <w:rsid w:val="00AF5110"/>
    <w:rsid w:val="00AF5227"/>
    <w:rsid w:val="00AF5300"/>
    <w:rsid w:val="00AF53F7"/>
    <w:rsid w:val="00AF540F"/>
    <w:rsid w:val="00AF5494"/>
    <w:rsid w:val="00AF55DB"/>
    <w:rsid w:val="00AF569D"/>
    <w:rsid w:val="00AF5700"/>
    <w:rsid w:val="00AF589A"/>
    <w:rsid w:val="00AF58FC"/>
    <w:rsid w:val="00AF5AA1"/>
    <w:rsid w:val="00AF5AE8"/>
    <w:rsid w:val="00AF5B30"/>
    <w:rsid w:val="00AF5DCA"/>
    <w:rsid w:val="00AF5DCE"/>
    <w:rsid w:val="00AF5EE5"/>
    <w:rsid w:val="00AF600E"/>
    <w:rsid w:val="00AF6242"/>
    <w:rsid w:val="00AF630E"/>
    <w:rsid w:val="00AF6504"/>
    <w:rsid w:val="00AF657F"/>
    <w:rsid w:val="00AF66EA"/>
    <w:rsid w:val="00AF6764"/>
    <w:rsid w:val="00AF67B8"/>
    <w:rsid w:val="00AF687E"/>
    <w:rsid w:val="00AF6E65"/>
    <w:rsid w:val="00AF6EA3"/>
    <w:rsid w:val="00AF6EF1"/>
    <w:rsid w:val="00AF717F"/>
    <w:rsid w:val="00AF72DA"/>
    <w:rsid w:val="00AF732C"/>
    <w:rsid w:val="00AF7399"/>
    <w:rsid w:val="00AF74AE"/>
    <w:rsid w:val="00AF76A7"/>
    <w:rsid w:val="00AF770E"/>
    <w:rsid w:val="00AF7715"/>
    <w:rsid w:val="00AF77DC"/>
    <w:rsid w:val="00AF7B5F"/>
    <w:rsid w:val="00AF7D91"/>
    <w:rsid w:val="00AF7E05"/>
    <w:rsid w:val="00AF7E94"/>
    <w:rsid w:val="00AF7EBD"/>
    <w:rsid w:val="00B000DF"/>
    <w:rsid w:val="00B0012C"/>
    <w:rsid w:val="00B001DA"/>
    <w:rsid w:val="00B002AA"/>
    <w:rsid w:val="00B003B4"/>
    <w:rsid w:val="00B00430"/>
    <w:rsid w:val="00B00512"/>
    <w:rsid w:val="00B006DE"/>
    <w:rsid w:val="00B00749"/>
    <w:rsid w:val="00B00930"/>
    <w:rsid w:val="00B00D81"/>
    <w:rsid w:val="00B00DCF"/>
    <w:rsid w:val="00B00F33"/>
    <w:rsid w:val="00B00FB2"/>
    <w:rsid w:val="00B00FCB"/>
    <w:rsid w:val="00B01090"/>
    <w:rsid w:val="00B010C0"/>
    <w:rsid w:val="00B01281"/>
    <w:rsid w:val="00B01401"/>
    <w:rsid w:val="00B0182E"/>
    <w:rsid w:val="00B0189F"/>
    <w:rsid w:val="00B01D40"/>
    <w:rsid w:val="00B01DD5"/>
    <w:rsid w:val="00B02064"/>
    <w:rsid w:val="00B02067"/>
    <w:rsid w:val="00B021B2"/>
    <w:rsid w:val="00B022D2"/>
    <w:rsid w:val="00B022FA"/>
    <w:rsid w:val="00B024E5"/>
    <w:rsid w:val="00B02637"/>
    <w:rsid w:val="00B026E4"/>
    <w:rsid w:val="00B0282C"/>
    <w:rsid w:val="00B02915"/>
    <w:rsid w:val="00B02955"/>
    <w:rsid w:val="00B02967"/>
    <w:rsid w:val="00B02A33"/>
    <w:rsid w:val="00B02AA1"/>
    <w:rsid w:val="00B02C54"/>
    <w:rsid w:val="00B02CD3"/>
    <w:rsid w:val="00B02EC4"/>
    <w:rsid w:val="00B02F4D"/>
    <w:rsid w:val="00B03045"/>
    <w:rsid w:val="00B032A1"/>
    <w:rsid w:val="00B032CD"/>
    <w:rsid w:val="00B032DE"/>
    <w:rsid w:val="00B03660"/>
    <w:rsid w:val="00B0368A"/>
    <w:rsid w:val="00B0374F"/>
    <w:rsid w:val="00B03C39"/>
    <w:rsid w:val="00B03D2F"/>
    <w:rsid w:val="00B03E1B"/>
    <w:rsid w:val="00B03E6B"/>
    <w:rsid w:val="00B04337"/>
    <w:rsid w:val="00B044F0"/>
    <w:rsid w:val="00B045C8"/>
    <w:rsid w:val="00B045CF"/>
    <w:rsid w:val="00B045E4"/>
    <w:rsid w:val="00B04D52"/>
    <w:rsid w:val="00B04DD7"/>
    <w:rsid w:val="00B04E7D"/>
    <w:rsid w:val="00B04F97"/>
    <w:rsid w:val="00B051EF"/>
    <w:rsid w:val="00B05220"/>
    <w:rsid w:val="00B0538E"/>
    <w:rsid w:val="00B0540E"/>
    <w:rsid w:val="00B05431"/>
    <w:rsid w:val="00B0552F"/>
    <w:rsid w:val="00B0554E"/>
    <w:rsid w:val="00B05634"/>
    <w:rsid w:val="00B05862"/>
    <w:rsid w:val="00B05A60"/>
    <w:rsid w:val="00B05B0F"/>
    <w:rsid w:val="00B05BA3"/>
    <w:rsid w:val="00B05C2B"/>
    <w:rsid w:val="00B05F02"/>
    <w:rsid w:val="00B05F09"/>
    <w:rsid w:val="00B060A2"/>
    <w:rsid w:val="00B061C6"/>
    <w:rsid w:val="00B06399"/>
    <w:rsid w:val="00B065F2"/>
    <w:rsid w:val="00B06BD1"/>
    <w:rsid w:val="00B06C54"/>
    <w:rsid w:val="00B06CF9"/>
    <w:rsid w:val="00B06E2B"/>
    <w:rsid w:val="00B06E52"/>
    <w:rsid w:val="00B06F7D"/>
    <w:rsid w:val="00B07012"/>
    <w:rsid w:val="00B07089"/>
    <w:rsid w:val="00B07151"/>
    <w:rsid w:val="00B072A4"/>
    <w:rsid w:val="00B073BF"/>
    <w:rsid w:val="00B0753B"/>
    <w:rsid w:val="00B07606"/>
    <w:rsid w:val="00B07753"/>
    <w:rsid w:val="00B0795C"/>
    <w:rsid w:val="00B07AE4"/>
    <w:rsid w:val="00B07E49"/>
    <w:rsid w:val="00B07F2A"/>
    <w:rsid w:val="00B10181"/>
    <w:rsid w:val="00B101DE"/>
    <w:rsid w:val="00B10207"/>
    <w:rsid w:val="00B102B3"/>
    <w:rsid w:val="00B1034C"/>
    <w:rsid w:val="00B10636"/>
    <w:rsid w:val="00B1077E"/>
    <w:rsid w:val="00B107F9"/>
    <w:rsid w:val="00B10A6E"/>
    <w:rsid w:val="00B10B5F"/>
    <w:rsid w:val="00B10BBD"/>
    <w:rsid w:val="00B10CCB"/>
    <w:rsid w:val="00B10D43"/>
    <w:rsid w:val="00B11287"/>
    <w:rsid w:val="00B113E9"/>
    <w:rsid w:val="00B1177D"/>
    <w:rsid w:val="00B11904"/>
    <w:rsid w:val="00B11986"/>
    <w:rsid w:val="00B119FB"/>
    <w:rsid w:val="00B11CDD"/>
    <w:rsid w:val="00B11D15"/>
    <w:rsid w:val="00B11DE3"/>
    <w:rsid w:val="00B12055"/>
    <w:rsid w:val="00B1208D"/>
    <w:rsid w:val="00B12247"/>
    <w:rsid w:val="00B1225A"/>
    <w:rsid w:val="00B122E8"/>
    <w:rsid w:val="00B1260D"/>
    <w:rsid w:val="00B127C2"/>
    <w:rsid w:val="00B127F4"/>
    <w:rsid w:val="00B1280B"/>
    <w:rsid w:val="00B129F5"/>
    <w:rsid w:val="00B129F9"/>
    <w:rsid w:val="00B12BB1"/>
    <w:rsid w:val="00B12C51"/>
    <w:rsid w:val="00B12D6E"/>
    <w:rsid w:val="00B12E9D"/>
    <w:rsid w:val="00B12F48"/>
    <w:rsid w:val="00B1337A"/>
    <w:rsid w:val="00B13714"/>
    <w:rsid w:val="00B1383D"/>
    <w:rsid w:val="00B138A3"/>
    <w:rsid w:val="00B13A1B"/>
    <w:rsid w:val="00B13BBC"/>
    <w:rsid w:val="00B13EFF"/>
    <w:rsid w:val="00B141F3"/>
    <w:rsid w:val="00B14345"/>
    <w:rsid w:val="00B14643"/>
    <w:rsid w:val="00B1469E"/>
    <w:rsid w:val="00B14711"/>
    <w:rsid w:val="00B1482A"/>
    <w:rsid w:val="00B1493C"/>
    <w:rsid w:val="00B1497B"/>
    <w:rsid w:val="00B14A4A"/>
    <w:rsid w:val="00B14B1C"/>
    <w:rsid w:val="00B14B3B"/>
    <w:rsid w:val="00B14DD5"/>
    <w:rsid w:val="00B14EB2"/>
    <w:rsid w:val="00B14F41"/>
    <w:rsid w:val="00B14FB1"/>
    <w:rsid w:val="00B14FE5"/>
    <w:rsid w:val="00B153F3"/>
    <w:rsid w:val="00B156AC"/>
    <w:rsid w:val="00B15BD7"/>
    <w:rsid w:val="00B15FEE"/>
    <w:rsid w:val="00B1614E"/>
    <w:rsid w:val="00B1625D"/>
    <w:rsid w:val="00B1657D"/>
    <w:rsid w:val="00B1658B"/>
    <w:rsid w:val="00B1658F"/>
    <w:rsid w:val="00B1663B"/>
    <w:rsid w:val="00B16D11"/>
    <w:rsid w:val="00B16F6B"/>
    <w:rsid w:val="00B16FA7"/>
    <w:rsid w:val="00B16FF1"/>
    <w:rsid w:val="00B1715B"/>
    <w:rsid w:val="00B1739A"/>
    <w:rsid w:val="00B173BB"/>
    <w:rsid w:val="00B173D5"/>
    <w:rsid w:val="00B176FF"/>
    <w:rsid w:val="00B17806"/>
    <w:rsid w:val="00B17920"/>
    <w:rsid w:val="00B179E6"/>
    <w:rsid w:val="00B17A51"/>
    <w:rsid w:val="00B17AE6"/>
    <w:rsid w:val="00B17B0E"/>
    <w:rsid w:val="00B200B8"/>
    <w:rsid w:val="00B20282"/>
    <w:rsid w:val="00B2040B"/>
    <w:rsid w:val="00B205B9"/>
    <w:rsid w:val="00B2078E"/>
    <w:rsid w:val="00B20A4C"/>
    <w:rsid w:val="00B20B72"/>
    <w:rsid w:val="00B2106A"/>
    <w:rsid w:val="00B2122F"/>
    <w:rsid w:val="00B213E3"/>
    <w:rsid w:val="00B213EF"/>
    <w:rsid w:val="00B2154C"/>
    <w:rsid w:val="00B2162B"/>
    <w:rsid w:val="00B216D9"/>
    <w:rsid w:val="00B21736"/>
    <w:rsid w:val="00B2174D"/>
    <w:rsid w:val="00B217D2"/>
    <w:rsid w:val="00B217EB"/>
    <w:rsid w:val="00B2184B"/>
    <w:rsid w:val="00B21869"/>
    <w:rsid w:val="00B21960"/>
    <w:rsid w:val="00B21B3D"/>
    <w:rsid w:val="00B21C2E"/>
    <w:rsid w:val="00B21C66"/>
    <w:rsid w:val="00B21D28"/>
    <w:rsid w:val="00B21DBE"/>
    <w:rsid w:val="00B21E73"/>
    <w:rsid w:val="00B21E76"/>
    <w:rsid w:val="00B21FD7"/>
    <w:rsid w:val="00B223CA"/>
    <w:rsid w:val="00B2247C"/>
    <w:rsid w:val="00B2248D"/>
    <w:rsid w:val="00B22601"/>
    <w:rsid w:val="00B22681"/>
    <w:rsid w:val="00B2285F"/>
    <w:rsid w:val="00B229EB"/>
    <w:rsid w:val="00B22B5C"/>
    <w:rsid w:val="00B22EE0"/>
    <w:rsid w:val="00B22F1B"/>
    <w:rsid w:val="00B230DD"/>
    <w:rsid w:val="00B230F0"/>
    <w:rsid w:val="00B232D4"/>
    <w:rsid w:val="00B235B8"/>
    <w:rsid w:val="00B235F3"/>
    <w:rsid w:val="00B2363E"/>
    <w:rsid w:val="00B23841"/>
    <w:rsid w:val="00B23961"/>
    <w:rsid w:val="00B239BA"/>
    <w:rsid w:val="00B23A10"/>
    <w:rsid w:val="00B23A45"/>
    <w:rsid w:val="00B23AA0"/>
    <w:rsid w:val="00B23ACF"/>
    <w:rsid w:val="00B23B41"/>
    <w:rsid w:val="00B23C8A"/>
    <w:rsid w:val="00B23E6B"/>
    <w:rsid w:val="00B23F3E"/>
    <w:rsid w:val="00B23FDD"/>
    <w:rsid w:val="00B24256"/>
    <w:rsid w:val="00B24343"/>
    <w:rsid w:val="00B2438B"/>
    <w:rsid w:val="00B243D9"/>
    <w:rsid w:val="00B24714"/>
    <w:rsid w:val="00B249B9"/>
    <w:rsid w:val="00B24C23"/>
    <w:rsid w:val="00B24E1D"/>
    <w:rsid w:val="00B25049"/>
    <w:rsid w:val="00B25454"/>
    <w:rsid w:val="00B254E2"/>
    <w:rsid w:val="00B25A45"/>
    <w:rsid w:val="00B25B28"/>
    <w:rsid w:val="00B25B2E"/>
    <w:rsid w:val="00B25C74"/>
    <w:rsid w:val="00B25D2B"/>
    <w:rsid w:val="00B25E54"/>
    <w:rsid w:val="00B25F55"/>
    <w:rsid w:val="00B25FAD"/>
    <w:rsid w:val="00B25FF4"/>
    <w:rsid w:val="00B2611C"/>
    <w:rsid w:val="00B2619F"/>
    <w:rsid w:val="00B261D1"/>
    <w:rsid w:val="00B266BB"/>
    <w:rsid w:val="00B26726"/>
    <w:rsid w:val="00B2686B"/>
    <w:rsid w:val="00B268BF"/>
    <w:rsid w:val="00B269A8"/>
    <w:rsid w:val="00B26D12"/>
    <w:rsid w:val="00B26E02"/>
    <w:rsid w:val="00B26F0D"/>
    <w:rsid w:val="00B26F2D"/>
    <w:rsid w:val="00B26F96"/>
    <w:rsid w:val="00B270C1"/>
    <w:rsid w:val="00B27220"/>
    <w:rsid w:val="00B2755A"/>
    <w:rsid w:val="00B27A5B"/>
    <w:rsid w:val="00B27E32"/>
    <w:rsid w:val="00B27E3E"/>
    <w:rsid w:val="00B27E95"/>
    <w:rsid w:val="00B27F95"/>
    <w:rsid w:val="00B30050"/>
    <w:rsid w:val="00B300DC"/>
    <w:rsid w:val="00B30113"/>
    <w:rsid w:val="00B3019F"/>
    <w:rsid w:val="00B30417"/>
    <w:rsid w:val="00B30501"/>
    <w:rsid w:val="00B3056F"/>
    <w:rsid w:val="00B306F7"/>
    <w:rsid w:val="00B307D0"/>
    <w:rsid w:val="00B30C50"/>
    <w:rsid w:val="00B30FCA"/>
    <w:rsid w:val="00B31142"/>
    <w:rsid w:val="00B312B3"/>
    <w:rsid w:val="00B31440"/>
    <w:rsid w:val="00B31626"/>
    <w:rsid w:val="00B316B4"/>
    <w:rsid w:val="00B3196B"/>
    <w:rsid w:val="00B31AEE"/>
    <w:rsid w:val="00B31BD9"/>
    <w:rsid w:val="00B31CA3"/>
    <w:rsid w:val="00B3201A"/>
    <w:rsid w:val="00B321AB"/>
    <w:rsid w:val="00B325C5"/>
    <w:rsid w:val="00B3266F"/>
    <w:rsid w:val="00B3298B"/>
    <w:rsid w:val="00B32BA1"/>
    <w:rsid w:val="00B32C6A"/>
    <w:rsid w:val="00B32C9E"/>
    <w:rsid w:val="00B32F42"/>
    <w:rsid w:val="00B33083"/>
    <w:rsid w:val="00B33134"/>
    <w:rsid w:val="00B3343E"/>
    <w:rsid w:val="00B33651"/>
    <w:rsid w:val="00B33A22"/>
    <w:rsid w:val="00B33AE4"/>
    <w:rsid w:val="00B33B75"/>
    <w:rsid w:val="00B33BB8"/>
    <w:rsid w:val="00B33BCA"/>
    <w:rsid w:val="00B341B3"/>
    <w:rsid w:val="00B341BA"/>
    <w:rsid w:val="00B3427E"/>
    <w:rsid w:val="00B342B6"/>
    <w:rsid w:val="00B34302"/>
    <w:rsid w:val="00B343A6"/>
    <w:rsid w:val="00B344B4"/>
    <w:rsid w:val="00B349C5"/>
    <w:rsid w:val="00B34A2F"/>
    <w:rsid w:val="00B34AAA"/>
    <w:rsid w:val="00B34C39"/>
    <w:rsid w:val="00B34D04"/>
    <w:rsid w:val="00B34E35"/>
    <w:rsid w:val="00B34F3D"/>
    <w:rsid w:val="00B34FED"/>
    <w:rsid w:val="00B34FF4"/>
    <w:rsid w:val="00B351FB"/>
    <w:rsid w:val="00B35287"/>
    <w:rsid w:val="00B352FE"/>
    <w:rsid w:val="00B356C0"/>
    <w:rsid w:val="00B35A27"/>
    <w:rsid w:val="00B35B28"/>
    <w:rsid w:val="00B35B36"/>
    <w:rsid w:val="00B35CA9"/>
    <w:rsid w:val="00B35F52"/>
    <w:rsid w:val="00B360C9"/>
    <w:rsid w:val="00B36223"/>
    <w:rsid w:val="00B362CE"/>
    <w:rsid w:val="00B36338"/>
    <w:rsid w:val="00B36364"/>
    <w:rsid w:val="00B363C7"/>
    <w:rsid w:val="00B3672C"/>
    <w:rsid w:val="00B3676F"/>
    <w:rsid w:val="00B36A0C"/>
    <w:rsid w:val="00B36B82"/>
    <w:rsid w:val="00B36CD7"/>
    <w:rsid w:val="00B36D53"/>
    <w:rsid w:val="00B36DAE"/>
    <w:rsid w:val="00B36E60"/>
    <w:rsid w:val="00B3703E"/>
    <w:rsid w:val="00B37088"/>
    <w:rsid w:val="00B37120"/>
    <w:rsid w:val="00B37514"/>
    <w:rsid w:val="00B3757C"/>
    <w:rsid w:val="00B375B6"/>
    <w:rsid w:val="00B3777B"/>
    <w:rsid w:val="00B377D7"/>
    <w:rsid w:val="00B3785E"/>
    <w:rsid w:val="00B378DF"/>
    <w:rsid w:val="00B379D9"/>
    <w:rsid w:val="00B37AD8"/>
    <w:rsid w:val="00B37EB8"/>
    <w:rsid w:val="00B37EBE"/>
    <w:rsid w:val="00B401AB"/>
    <w:rsid w:val="00B4038E"/>
    <w:rsid w:val="00B404E1"/>
    <w:rsid w:val="00B4081A"/>
    <w:rsid w:val="00B4092D"/>
    <w:rsid w:val="00B409E9"/>
    <w:rsid w:val="00B409FD"/>
    <w:rsid w:val="00B40C0E"/>
    <w:rsid w:val="00B40C35"/>
    <w:rsid w:val="00B40CCC"/>
    <w:rsid w:val="00B40EA4"/>
    <w:rsid w:val="00B412E4"/>
    <w:rsid w:val="00B415F8"/>
    <w:rsid w:val="00B4163A"/>
    <w:rsid w:val="00B4167E"/>
    <w:rsid w:val="00B4190A"/>
    <w:rsid w:val="00B41AF2"/>
    <w:rsid w:val="00B41C1E"/>
    <w:rsid w:val="00B41C64"/>
    <w:rsid w:val="00B41C80"/>
    <w:rsid w:val="00B41DCA"/>
    <w:rsid w:val="00B41DDD"/>
    <w:rsid w:val="00B41E7C"/>
    <w:rsid w:val="00B42076"/>
    <w:rsid w:val="00B42090"/>
    <w:rsid w:val="00B422F5"/>
    <w:rsid w:val="00B42482"/>
    <w:rsid w:val="00B424BF"/>
    <w:rsid w:val="00B42557"/>
    <w:rsid w:val="00B425AC"/>
    <w:rsid w:val="00B426DB"/>
    <w:rsid w:val="00B426E3"/>
    <w:rsid w:val="00B42821"/>
    <w:rsid w:val="00B42990"/>
    <w:rsid w:val="00B429A8"/>
    <w:rsid w:val="00B42A5A"/>
    <w:rsid w:val="00B42AB6"/>
    <w:rsid w:val="00B42B08"/>
    <w:rsid w:val="00B42D85"/>
    <w:rsid w:val="00B42ED4"/>
    <w:rsid w:val="00B42F1D"/>
    <w:rsid w:val="00B43057"/>
    <w:rsid w:val="00B431B0"/>
    <w:rsid w:val="00B431C8"/>
    <w:rsid w:val="00B43206"/>
    <w:rsid w:val="00B43277"/>
    <w:rsid w:val="00B433F2"/>
    <w:rsid w:val="00B4341E"/>
    <w:rsid w:val="00B436E2"/>
    <w:rsid w:val="00B437CB"/>
    <w:rsid w:val="00B439F8"/>
    <w:rsid w:val="00B43A99"/>
    <w:rsid w:val="00B43AB3"/>
    <w:rsid w:val="00B43B97"/>
    <w:rsid w:val="00B43C9F"/>
    <w:rsid w:val="00B43CFF"/>
    <w:rsid w:val="00B43D8E"/>
    <w:rsid w:val="00B43E2C"/>
    <w:rsid w:val="00B43EC8"/>
    <w:rsid w:val="00B44366"/>
    <w:rsid w:val="00B4442E"/>
    <w:rsid w:val="00B444EC"/>
    <w:rsid w:val="00B445E2"/>
    <w:rsid w:val="00B447A5"/>
    <w:rsid w:val="00B44877"/>
    <w:rsid w:val="00B44A13"/>
    <w:rsid w:val="00B44A7F"/>
    <w:rsid w:val="00B44D29"/>
    <w:rsid w:val="00B44F70"/>
    <w:rsid w:val="00B44FD5"/>
    <w:rsid w:val="00B4511F"/>
    <w:rsid w:val="00B45178"/>
    <w:rsid w:val="00B452B7"/>
    <w:rsid w:val="00B4530B"/>
    <w:rsid w:val="00B454B1"/>
    <w:rsid w:val="00B454C3"/>
    <w:rsid w:val="00B45548"/>
    <w:rsid w:val="00B455A6"/>
    <w:rsid w:val="00B45796"/>
    <w:rsid w:val="00B4580C"/>
    <w:rsid w:val="00B45821"/>
    <w:rsid w:val="00B45BEF"/>
    <w:rsid w:val="00B45C56"/>
    <w:rsid w:val="00B45DE9"/>
    <w:rsid w:val="00B4604F"/>
    <w:rsid w:val="00B46324"/>
    <w:rsid w:val="00B463D1"/>
    <w:rsid w:val="00B46708"/>
    <w:rsid w:val="00B46AD2"/>
    <w:rsid w:val="00B46C35"/>
    <w:rsid w:val="00B46CF8"/>
    <w:rsid w:val="00B46D22"/>
    <w:rsid w:val="00B46D52"/>
    <w:rsid w:val="00B46E8E"/>
    <w:rsid w:val="00B46F8E"/>
    <w:rsid w:val="00B47053"/>
    <w:rsid w:val="00B470F2"/>
    <w:rsid w:val="00B4714E"/>
    <w:rsid w:val="00B471F8"/>
    <w:rsid w:val="00B472F2"/>
    <w:rsid w:val="00B47301"/>
    <w:rsid w:val="00B477C4"/>
    <w:rsid w:val="00B47808"/>
    <w:rsid w:val="00B478D1"/>
    <w:rsid w:val="00B4790B"/>
    <w:rsid w:val="00B479AF"/>
    <w:rsid w:val="00B47C6B"/>
    <w:rsid w:val="00B47CE3"/>
    <w:rsid w:val="00B47D99"/>
    <w:rsid w:val="00B47DEB"/>
    <w:rsid w:val="00B500C1"/>
    <w:rsid w:val="00B500D0"/>
    <w:rsid w:val="00B501EE"/>
    <w:rsid w:val="00B50272"/>
    <w:rsid w:val="00B502EB"/>
    <w:rsid w:val="00B502F6"/>
    <w:rsid w:val="00B50333"/>
    <w:rsid w:val="00B5068B"/>
    <w:rsid w:val="00B506D7"/>
    <w:rsid w:val="00B50849"/>
    <w:rsid w:val="00B509CD"/>
    <w:rsid w:val="00B50A31"/>
    <w:rsid w:val="00B50A8F"/>
    <w:rsid w:val="00B50B2D"/>
    <w:rsid w:val="00B50DB0"/>
    <w:rsid w:val="00B50F8D"/>
    <w:rsid w:val="00B51181"/>
    <w:rsid w:val="00B512DC"/>
    <w:rsid w:val="00B51939"/>
    <w:rsid w:val="00B51A3B"/>
    <w:rsid w:val="00B51AA4"/>
    <w:rsid w:val="00B51CDF"/>
    <w:rsid w:val="00B51F20"/>
    <w:rsid w:val="00B51FC2"/>
    <w:rsid w:val="00B52310"/>
    <w:rsid w:val="00B523B4"/>
    <w:rsid w:val="00B52474"/>
    <w:rsid w:val="00B52513"/>
    <w:rsid w:val="00B52796"/>
    <w:rsid w:val="00B5280C"/>
    <w:rsid w:val="00B52A72"/>
    <w:rsid w:val="00B52AF5"/>
    <w:rsid w:val="00B52C1F"/>
    <w:rsid w:val="00B52CC0"/>
    <w:rsid w:val="00B52F92"/>
    <w:rsid w:val="00B52FAD"/>
    <w:rsid w:val="00B53386"/>
    <w:rsid w:val="00B535AC"/>
    <w:rsid w:val="00B535DF"/>
    <w:rsid w:val="00B53637"/>
    <w:rsid w:val="00B536C1"/>
    <w:rsid w:val="00B536F9"/>
    <w:rsid w:val="00B53820"/>
    <w:rsid w:val="00B53A40"/>
    <w:rsid w:val="00B53D65"/>
    <w:rsid w:val="00B53E23"/>
    <w:rsid w:val="00B53E68"/>
    <w:rsid w:val="00B53EE7"/>
    <w:rsid w:val="00B53FE5"/>
    <w:rsid w:val="00B54286"/>
    <w:rsid w:val="00B5440F"/>
    <w:rsid w:val="00B54511"/>
    <w:rsid w:val="00B5453C"/>
    <w:rsid w:val="00B54653"/>
    <w:rsid w:val="00B5467E"/>
    <w:rsid w:val="00B547D5"/>
    <w:rsid w:val="00B548BD"/>
    <w:rsid w:val="00B54973"/>
    <w:rsid w:val="00B54AE6"/>
    <w:rsid w:val="00B54BB3"/>
    <w:rsid w:val="00B54E97"/>
    <w:rsid w:val="00B54FA7"/>
    <w:rsid w:val="00B55090"/>
    <w:rsid w:val="00B55279"/>
    <w:rsid w:val="00B5580C"/>
    <w:rsid w:val="00B55904"/>
    <w:rsid w:val="00B55957"/>
    <w:rsid w:val="00B559F8"/>
    <w:rsid w:val="00B55CC0"/>
    <w:rsid w:val="00B55CE1"/>
    <w:rsid w:val="00B55E61"/>
    <w:rsid w:val="00B56179"/>
    <w:rsid w:val="00B5631E"/>
    <w:rsid w:val="00B567C7"/>
    <w:rsid w:val="00B568F3"/>
    <w:rsid w:val="00B56939"/>
    <w:rsid w:val="00B56A27"/>
    <w:rsid w:val="00B56A65"/>
    <w:rsid w:val="00B56BCA"/>
    <w:rsid w:val="00B56D09"/>
    <w:rsid w:val="00B56D24"/>
    <w:rsid w:val="00B56D45"/>
    <w:rsid w:val="00B5726B"/>
    <w:rsid w:val="00B57454"/>
    <w:rsid w:val="00B578DF"/>
    <w:rsid w:val="00B57BF8"/>
    <w:rsid w:val="00B57E9F"/>
    <w:rsid w:val="00B57F36"/>
    <w:rsid w:val="00B57F73"/>
    <w:rsid w:val="00B60106"/>
    <w:rsid w:val="00B603C1"/>
    <w:rsid w:val="00B604A3"/>
    <w:rsid w:val="00B604ED"/>
    <w:rsid w:val="00B604F9"/>
    <w:rsid w:val="00B6050F"/>
    <w:rsid w:val="00B60542"/>
    <w:rsid w:val="00B605B0"/>
    <w:rsid w:val="00B60915"/>
    <w:rsid w:val="00B60F9F"/>
    <w:rsid w:val="00B6108E"/>
    <w:rsid w:val="00B61184"/>
    <w:rsid w:val="00B61189"/>
    <w:rsid w:val="00B6125D"/>
    <w:rsid w:val="00B61265"/>
    <w:rsid w:val="00B61385"/>
    <w:rsid w:val="00B614C5"/>
    <w:rsid w:val="00B614D1"/>
    <w:rsid w:val="00B617F2"/>
    <w:rsid w:val="00B61945"/>
    <w:rsid w:val="00B619D7"/>
    <w:rsid w:val="00B619DD"/>
    <w:rsid w:val="00B619E0"/>
    <w:rsid w:val="00B61C50"/>
    <w:rsid w:val="00B61C60"/>
    <w:rsid w:val="00B61E87"/>
    <w:rsid w:val="00B61F70"/>
    <w:rsid w:val="00B6205B"/>
    <w:rsid w:val="00B6213C"/>
    <w:rsid w:val="00B6265D"/>
    <w:rsid w:val="00B62779"/>
    <w:rsid w:val="00B628C1"/>
    <w:rsid w:val="00B62A68"/>
    <w:rsid w:val="00B62AB1"/>
    <w:rsid w:val="00B62C04"/>
    <w:rsid w:val="00B62CAD"/>
    <w:rsid w:val="00B62D17"/>
    <w:rsid w:val="00B62D91"/>
    <w:rsid w:val="00B62E5D"/>
    <w:rsid w:val="00B62ED1"/>
    <w:rsid w:val="00B62F4E"/>
    <w:rsid w:val="00B63233"/>
    <w:rsid w:val="00B6348D"/>
    <w:rsid w:val="00B63492"/>
    <w:rsid w:val="00B6387C"/>
    <w:rsid w:val="00B63E0B"/>
    <w:rsid w:val="00B63E0F"/>
    <w:rsid w:val="00B63F01"/>
    <w:rsid w:val="00B64246"/>
    <w:rsid w:val="00B644A6"/>
    <w:rsid w:val="00B64765"/>
    <w:rsid w:val="00B6494D"/>
    <w:rsid w:val="00B649BC"/>
    <w:rsid w:val="00B64A28"/>
    <w:rsid w:val="00B64C27"/>
    <w:rsid w:val="00B64D36"/>
    <w:rsid w:val="00B64D6D"/>
    <w:rsid w:val="00B64E03"/>
    <w:rsid w:val="00B64E42"/>
    <w:rsid w:val="00B64E4A"/>
    <w:rsid w:val="00B64EB5"/>
    <w:rsid w:val="00B64F88"/>
    <w:rsid w:val="00B64FDB"/>
    <w:rsid w:val="00B6500E"/>
    <w:rsid w:val="00B650FA"/>
    <w:rsid w:val="00B651DA"/>
    <w:rsid w:val="00B65218"/>
    <w:rsid w:val="00B6534A"/>
    <w:rsid w:val="00B6546C"/>
    <w:rsid w:val="00B65478"/>
    <w:rsid w:val="00B65495"/>
    <w:rsid w:val="00B655CE"/>
    <w:rsid w:val="00B65767"/>
    <w:rsid w:val="00B657CC"/>
    <w:rsid w:val="00B65A97"/>
    <w:rsid w:val="00B65AB6"/>
    <w:rsid w:val="00B65CFE"/>
    <w:rsid w:val="00B65EBE"/>
    <w:rsid w:val="00B65F2C"/>
    <w:rsid w:val="00B661D8"/>
    <w:rsid w:val="00B66259"/>
    <w:rsid w:val="00B66274"/>
    <w:rsid w:val="00B66457"/>
    <w:rsid w:val="00B66735"/>
    <w:rsid w:val="00B6692B"/>
    <w:rsid w:val="00B6698E"/>
    <w:rsid w:val="00B66A2A"/>
    <w:rsid w:val="00B66E3C"/>
    <w:rsid w:val="00B66F13"/>
    <w:rsid w:val="00B66F8E"/>
    <w:rsid w:val="00B6704B"/>
    <w:rsid w:val="00B670EB"/>
    <w:rsid w:val="00B67291"/>
    <w:rsid w:val="00B6764B"/>
    <w:rsid w:val="00B678A6"/>
    <w:rsid w:val="00B67A65"/>
    <w:rsid w:val="00B67ABE"/>
    <w:rsid w:val="00B67B13"/>
    <w:rsid w:val="00B67C23"/>
    <w:rsid w:val="00B67C6D"/>
    <w:rsid w:val="00B67E0C"/>
    <w:rsid w:val="00B67EB2"/>
    <w:rsid w:val="00B67FF8"/>
    <w:rsid w:val="00B7005E"/>
    <w:rsid w:val="00B700A8"/>
    <w:rsid w:val="00B7046C"/>
    <w:rsid w:val="00B70686"/>
    <w:rsid w:val="00B70687"/>
    <w:rsid w:val="00B70958"/>
    <w:rsid w:val="00B70B20"/>
    <w:rsid w:val="00B70B5E"/>
    <w:rsid w:val="00B70BCF"/>
    <w:rsid w:val="00B70BF7"/>
    <w:rsid w:val="00B70C52"/>
    <w:rsid w:val="00B70D55"/>
    <w:rsid w:val="00B70E8B"/>
    <w:rsid w:val="00B70F9E"/>
    <w:rsid w:val="00B70FE4"/>
    <w:rsid w:val="00B710E7"/>
    <w:rsid w:val="00B71125"/>
    <w:rsid w:val="00B71199"/>
    <w:rsid w:val="00B711DC"/>
    <w:rsid w:val="00B712FF"/>
    <w:rsid w:val="00B7148E"/>
    <w:rsid w:val="00B71671"/>
    <w:rsid w:val="00B71741"/>
    <w:rsid w:val="00B7185C"/>
    <w:rsid w:val="00B718F8"/>
    <w:rsid w:val="00B71B56"/>
    <w:rsid w:val="00B71D1B"/>
    <w:rsid w:val="00B71D60"/>
    <w:rsid w:val="00B71F2E"/>
    <w:rsid w:val="00B7215A"/>
    <w:rsid w:val="00B721A3"/>
    <w:rsid w:val="00B72287"/>
    <w:rsid w:val="00B723CE"/>
    <w:rsid w:val="00B72459"/>
    <w:rsid w:val="00B725E8"/>
    <w:rsid w:val="00B726E5"/>
    <w:rsid w:val="00B7299D"/>
    <w:rsid w:val="00B729DF"/>
    <w:rsid w:val="00B72C40"/>
    <w:rsid w:val="00B72E16"/>
    <w:rsid w:val="00B72E1E"/>
    <w:rsid w:val="00B73146"/>
    <w:rsid w:val="00B732D9"/>
    <w:rsid w:val="00B73301"/>
    <w:rsid w:val="00B73487"/>
    <w:rsid w:val="00B734D2"/>
    <w:rsid w:val="00B7350B"/>
    <w:rsid w:val="00B735CC"/>
    <w:rsid w:val="00B73761"/>
    <w:rsid w:val="00B73861"/>
    <w:rsid w:val="00B73888"/>
    <w:rsid w:val="00B73AB7"/>
    <w:rsid w:val="00B73C0D"/>
    <w:rsid w:val="00B73D00"/>
    <w:rsid w:val="00B73F63"/>
    <w:rsid w:val="00B743F9"/>
    <w:rsid w:val="00B74445"/>
    <w:rsid w:val="00B74BB4"/>
    <w:rsid w:val="00B74E11"/>
    <w:rsid w:val="00B74F87"/>
    <w:rsid w:val="00B750E4"/>
    <w:rsid w:val="00B7519D"/>
    <w:rsid w:val="00B751D8"/>
    <w:rsid w:val="00B75628"/>
    <w:rsid w:val="00B75678"/>
    <w:rsid w:val="00B75783"/>
    <w:rsid w:val="00B7596D"/>
    <w:rsid w:val="00B75A36"/>
    <w:rsid w:val="00B75A64"/>
    <w:rsid w:val="00B75C25"/>
    <w:rsid w:val="00B75DA0"/>
    <w:rsid w:val="00B75FBD"/>
    <w:rsid w:val="00B7605F"/>
    <w:rsid w:val="00B762DF"/>
    <w:rsid w:val="00B76363"/>
    <w:rsid w:val="00B76491"/>
    <w:rsid w:val="00B765DC"/>
    <w:rsid w:val="00B765FC"/>
    <w:rsid w:val="00B7670D"/>
    <w:rsid w:val="00B7670F"/>
    <w:rsid w:val="00B76732"/>
    <w:rsid w:val="00B769C8"/>
    <w:rsid w:val="00B76D7C"/>
    <w:rsid w:val="00B76D8E"/>
    <w:rsid w:val="00B76EBA"/>
    <w:rsid w:val="00B76F8F"/>
    <w:rsid w:val="00B77762"/>
    <w:rsid w:val="00B77766"/>
    <w:rsid w:val="00B777F8"/>
    <w:rsid w:val="00B77956"/>
    <w:rsid w:val="00B77CB5"/>
    <w:rsid w:val="00B77D8B"/>
    <w:rsid w:val="00B77E8F"/>
    <w:rsid w:val="00B77EBB"/>
    <w:rsid w:val="00B77FEF"/>
    <w:rsid w:val="00B80089"/>
    <w:rsid w:val="00B8032A"/>
    <w:rsid w:val="00B8045B"/>
    <w:rsid w:val="00B804E9"/>
    <w:rsid w:val="00B804EB"/>
    <w:rsid w:val="00B806DC"/>
    <w:rsid w:val="00B806E8"/>
    <w:rsid w:val="00B8077E"/>
    <w:rsid w:val="00B80917"/>
    <w:rsid w:val="00B80919"/>
    <w:rsid w:val="00B809A6"/>
    <w:rsid w:val="00B80A51"/>
    <w:rsid w:val="00B80B22"/>
    <w:rsid w:val="00B80B80"/>
    <w:rsid w:val="00B80C1B"/>
    <w:rsid w:val="00B81402"/>
    <w:rsid w:val="00B81766"/>
    <w:rsid w:val="00B8185A"/>
    <w:rsid w:val="00B81D21"/>
    <w:rsid w:val="00B81E30"/>
    <w:rsid w:val="00B821B9"/>
    <w:rsid w:val="00B822C5"/>
    <w:rsid w:val="00B823AC"/>
    <w:rsid w:val="00B827BC"/>
    <w:rsid w:val="00B8299C"/>
    <w:rsid w:val="00B829CB"/>
    <w:rsid w:val="00B82A56"/>
    <w:rsid w:val="00B82AE4"/>
    <w:rsid w:val="00B82C03"/>
    <w:rsid w:val="00B82D37"/>
    <w:rsid w:val="00B82D42"/>
    <w:rsid w:val="00B82F73"/>
    <w:rsid w:val="00B82F98"/>
    <w:rsid w:val="00B82FB8"/>
    <w:rsid w:val="00B831C8"/>
    <w:rsid w:val="00B83392"/>
    <w:rsid w:val="00B8354B"/>
    <w:rsid w:val="00B8359C"/>
    <w:rsid w:val="00B8371A"/>
    <w:rsid w:val="00B83865"/>
    <w:rsid w:val="00B83915"/>
    <w:rsid w:val="00B839A3"/>
    <w:rsid w:val="00B83CB2"/>
    <w:rsid w:val="00B83E4A"/>
    <w:rsid w:val="00B84023"/>
    <w:rsid w:val="00B84073"/>
    <w:rsid w:val="00B8442D"/>
    <w:rsid w:val="00B84552"/>
    <w:rsid w:val="00B845A9"/>
    <w:rsid w:val="00B84730"/>
    <w:rsid w:val="00B84C39"/>
    <w:rsid w:val="00B84C66"/>
    <w:rsid w:val="00B84D03"/>
    <w:rsid w:val="00B84E83"/>
    <w:rsid w:val="00B8501D"/>
    <w:rsid w:val="00B850A2"/>
    <w:rsid w:val="00B85224"/>
    <w:rsid w:val="00B855EF"/>
    <w:rsid w:val="00B855F9"/>
    <w:rsid w:val="00B85C25"/>
    <w:rsid w:val="00B85E1F"/>
    <w:rsid w:val="00B85E92"/>
    <w:rsid w:val="00B85F1A"/>
    <w:rsid w:val="00B8603B"/>
    <w:rsid w:val="00B860A6"/>
    <w:rsid w:val="00B86380"/>
    <w:rsid w:val="00B863AA"/>
    <w:rsid w:val="00B864CC"/>
    <w:rsid w:val="00B86507"/>
    <w:rsid w:val="00B867B0"/>
    <w:rsid w:val="00B86854"/>
    <w:rsid w:val="00B86AE1"/>
    <w:rsid w:val="00B86C64"/>
    <w:rsid w:val="00B86DD2"/>
    <w:rsid w:val="00B86EEE"/>
    <w:rsid w:val="00B86FD5"/>
    <w:rsid w:val="00B87301"/>
    <w:rsid w:val="00B873F4"/>
    <w:rsid w:val="00B874D9"/>
    <w:rsid w:val="00B87515"/>
    <w:rsid w:val="00B8769D"/>
    <w:rsid w:val="00B87823"/>
    <w:rsid w:val="00B8784B"/>
    <w:rsid w:val="00B87A9A"/>
    <w:rsid w:val="00B87B57"/>
    <w:rsid w:val="00B87B78"/>
    <w:rsid w:val="00B87EB6"/>
    <w:rsid w:val="00B87F3B"/>
    <w:rsid w:val="00B87FA4"/>
    <w:rsid w:val="00B902A4"/>
    <w:rsid w:val="00B903DD"/>
    <w:rsid w:val="00B9043A"/>
    <w:rsid w:val="00B905D6"/>
    <w:rsid w:val="00B90817"/>
    <w:rsid w:val="00B90D51"/>
    <w:rsid w:val="00B90DAF"/>
    <w:rsid w:val="00B90EA9"/>
    <w:rsid w:val="00B90EFC"/>
    <w:rsid w:val="00B90FE1"/>
    <w:rsid w:val="00B910EE"/>
    <w:rsid w:val="00B91246"/>
    <w:rsid w:val="00B913C3"/>
    <w:rsid w:val="00B9141C"/>
    <w:rsid w:val="00B91563"/>
    <w:rsid w:val="00B916E2"/>
    <w:rsid w:val="00B9175C"/>
    <w:rsid w:val="00B918F7"/>
    <w:rsid w:val="00B919C1"/>
    <w:rsid w:val="00B91A75"/>
    <w:rsid w:val="00B91D6F"/>
    <w:rsid w:val="00B91E65"/>
    <w:rsid w:val="00B91ED1"/>
    <w:rsid w:val="00B92006"/>
    <w:rsid w:val="00B9205D"/>
    <w:rsid w:val="00B920A7"/>
    <w:rsid w:val="00B920F8"/>
    <w:rsid w:val="00B924E6"/>
    <w:rsid w:val="00B9266A"/>
    <w:rsid w:val="00B92941"/>
    <w:rsid w:val="00B92946"/>
    <w:rsid w:val="00B92BC6"/>
    <w:rsid w:val="00B92BF8"/>
    <w:rsid w:val="00B92D86"/>
    <w:rsid w:val="00B92E0F"/>
    <w:rsid w:val="00B93006"/>
    <w:rsid w:val="00B933D5"/>
    <w:rsid w:val="00B933F5"/>
    <w:rsid w:val="00B93519"/>
    <w:rsid w:val="00B93A46"/>
    <w:rsid w:val="00B93A50"/>
    <w:rsid w:val="00B93D4F"/>
    <w:rsid w:val="00B93E6B"/>
    <w:rsid w:val="00B94029"/>
    <w:rsid w:val="00B94453"/>
    <w:rsid w:val="00B944ED"/>
    <w:rsid w:val="00B946BE"/>
    <w:rsid w:val="00B9482E"/>
    <w:rsid w:val="00B948E5"/>
    <w:rsid w:val="00B94AD8"/>
    <w:rsid w:val="00B94AF4"/>
    <w:rsid w:val="00B94B03"/>
    <w:rsid w:val="00B94B82"/>
    <w:rsid w:val="00B94F26"/>
    <w:rsid w:val="00B94F87"/>
    <w:rsid w:val="00B952BE"/>
    <w:rsid w:val="00B952EB"/>
    <w:rsid w:val="00B95360"/>
    <w:rsid w:val="00B9550C"/>
    <w:rsid w:val="00B95516"/>
    <w:rsid w:val="00B955FF"/>
    <w:rsid w:val="00B9566F"/>
    <w:rsid w:val="00B9579B"/>
    <w:rsid w:val="00B95884"/>
    <w:rsid w:val="00B95D28"/>
    <w:rsid w:val="00B95FE4"/>
    <w:rsid w:val="00B9604B"/>
    <w:rsid w:val="00B96210"/>
    <w:rsid w:val="00B96285"/>
    <w:rsid w:val="00B96298"/>
    <w:rsid w:val="00B96322"/>
    <w:rsid w:val="00B963B0"/>
    <w:rsid w:val="00B9668D"/>
    <w:rsid w:val="00B967C1"/>
    <w:rsid w:val="00B96918"/>
    <w:rsid w:val="00B96AE0"/>
    <w:rsid w:val="00B96E50"/>
    <w:rsid w:val="00B96F79"/>
    <w:rsid w:val="00B96FD9"/>
    <w:rsid w:val="00B971A4"/>
    <w:rsid w:val="00B97283"/>
    <w:rsid w:val="00B97381"/>
    <w:rsid w:val="00B97499"/>
    <w:rsid w:val="00B9774A"/>
    <w:rsid w:val="00B97B3F"/>
    <w:rsid w:val="00B97B7E"/>
    <w:rsid w:val="00B97BEC"/>
    <w:rsid w:val="00B97F16"/>
    <w:rsid w:val="00B97FD2"/>
    <w:rsid w:val="00BA0102"/>
    <w:rsid w:val="00BA06A1"/>
    <w:rsid w:val="00BA0943"/>
    <w:rsid w:val="00BA0973"/>
    <w:rsid w:val="00BA09F3"/>
    <w:rsid w:val="00BA0A87"/>
    <w:rsid w:val="00BA0C92"/>
    <w:rsid w:val="00BA0CA3"/>
    <w:rsid w:val="00BA0E04"/>
    <w:rsid w:val="00BA0F7F"/>
    <w:rsid w:val="00BA1031"/>
    <w:rsid w:val="00BA10FF"/>
    <w:rsid w:val="00BA1105"/>
    <w:rsid w:val="00BA11BA"/>
    <w:rsid w:val="00BA1233"/>
    <w:rsid w:val="00BA1370"/>
    <w:rsid w:val="00BA13EF"/>
    <w:rsid w:val="00BA1415"/>
    <w:rsid w:val="00BA14F2"/>
    <w:rsid w:val="00BA190F"/>
    <w:rsid w:val="00BA1B67"/>
    <w:rsid w:val="00BA1D90"/>
    <w:rsid w:val="00BA2071"/>
    <w:rsid w:val="00BA21A8"/>
    <w:rsid w:val="00BA21BD"/>
    <w:rsid w:val="00BA29B3"/>
    <w:rsid w:val="00BA29F5"/>
    <w:rsid w:val="00BA2A21"/>
    <w:rsid w:val="00BA2F80"/>
    <w:rsid w:val="00BA30F3"/>
    <w:rsid w:val="00BA346C"/>
    <w:rsid w:val="00BA355C"/>
    <w:rsid w:val="00BA36EA"/>
    <w:rsid w:val="00BA3847"/>
    <w:rsid w:val="00BA38DE"/>
    <w:rsid w:val="00BA3B31"/>
    <w:rsid w:val="00BA3B67"/>
    <w:rsid w:val="00BA3CFE"/>
    <w:rsid w:val="00BA3E18"/>
    <w:rsid w:val="00BA4083"/>
    <w:rsid w:val="00BA43BA"/>
    <w:rsid w:val="00BA4413"/>
    <w:rsid w:val="00BA4763"/>
    <w:rsid w:val="00BA487D"/>
    <w:rsid w:val="00BA49E9"/>
    <w:rsid w:val="00BA4A4E"/>
    <w:rsid w:val="00BA4AF7"/>
    <w:rsid w:val="00BA4B98"/>
    <w:rsid w:val="00BA4D3C"/>
    <w:rsid w:val="00BA4EE5"/>
    <w:rsid w:val="00BA4FA1"/>
    <w:rsid w:val="00BA507B"/>
    <w:rsid w:val="00BA5334"/>
    <w:rsid w:val="00BA5451"/>
    <w:rsid w:val="00BA54C3"/>
    <w:rsid w:val="00BA561C"/>
    <w:rsid w:val="00BA56DD"/>
    <w:rsid w:val="00BA5745"/>
    <w:rsid w:val="00BA5863"/>
    <w:rsid w:val="00BA586B"/>
    <w:rsid w:val="00BA58CE"/>
    <w:rsid w:val="00BA5965"/>
    <w:rsid w:val="00BA5B6D"/>
    <w:rsid w:val="00BA5BA9"/>
    <w:rsid w:val="00BA5C8B"/>
    <w:rsid w:val="00BA5CE0"/>
    <w:rsid w:val="00BA6080"/>
    <w:rsid w:val="00BA60C0"/>
    <w:rsid w:val="00BA61E7"/>
    <w:rsid w:val="00BA6235"/>
    <w:rsid w:val="00BA65DF"/>
    <w:rsid w:val="00BA6644"/>
    <w:rsid w:val="00BA668A"/>
    <w:rsid w:val="00BA67F1"/>
    <w:rsid w:val="00BA68D7"/>
    <w:rsid w:val="00BA6C69"/>
    <w:rsid w:val="00BA6DC8"/>
    <w:rsid w:val="00BA6DDB"/>
    <w:rsid w:val="00BA6EFB"/>
    <w:rsid w:val="00BA6FAC"/>
    <w:rsid w:val="00BA6FDF"/>
    <w:rsid w:val="00BA7044"/>
    <w:rsid w:val="00BA7206"/>
    <w:rsid w:val="00BA7355"/>
    <w:rsid w:val="00BA74C9"/>
    <w:rsid w:val="00BA761C"/>
    <w:rsid w:val="00BA7656"/>
    <w:rsid w:val="00BA76C0"/>
    <w:rsid w:val="00BA771B"/>
    <w:rsid w:val="00BA7848"/>
    <w:rsid w:val="00BA7949"/>
    <w:rsid w:val="00BA7CDE"/>
    <w:rsid w:val="00BA7FBF"/>
    <w:rsid w:val="00BB0017"/>
    <w:rsid w:val="00BB0079"/>
    <w:rsid w:val="00BB026A"/>
    <w:rsid w:val="00BB02ED"/>
    <w:rsid w:val="00BB0684"/>
    <w:rsid w:val="00BB06AA"/>
    <w:rsid w:val="00BB06FE"/>
    <w:rsid w:val="00BB08CB"/>
    <w:rsid w:val="00BB09EA"/>
    <w:rsid w:val="00BB0BD0"/>
    <w:rsid w:val="00BB0CD3"/>
    <w:rsid w:val="00BB0E08"/>
    <w:rsid w:val="00BB0E9B"/>
    <w:rsid w:val="00BB10C1"/>
    <w:rsid w:val="00BB1190"/>
    <w:rsid w:val="00BB14C1"/>
    <w:rsid w:val="00BB150F"/>
    <w:rsid w:val="00BB1D72"/>
    <w:rsid w:val="00BB2067"/>
    <w:rsid w:val="00BB2084"/>
    <w:rsid w:val="00BB21B9"/>
    <w:rsid w:val="00BB21F1"/>
    <w:rsid w:val="00BB228E"/>
    <w:rsid w:val="00BB2390"/>
    <w:rsid w:val="00BB254C"/>
    <w:rsid w:val="00BB255D"/>
    <w:rsid w:val="00BB2625"/>
    <w:rsid w:val="00BB282E"/>
    <w:rsid w:val="00BB284D"/>
    <w:rsid w:val="00BB2A3C"/>
    <w:rsid w:val="00BB2AB9"/>
    <w:rsid w:val="00BB2AF8"/>
    <w:rsid w:val="00BB2CA5"/>
    <w:rsid w:val="00BB2D86"/>
    <w:rsid w:val="00BB313E"/>
    <w:rsid w:val="00BB317F"/>
    <w:rsid w:val="00BB3236"/>
    <w:rsid w:val="00BB3331"/>
    <w:rsid w:val="00BB335D"/>
    <w:rsid w:val="00BB34E3"/>
    <w:rsid w:val="00BB362D"/>
    <w:rsid w:val="00BB36C0"/>
    <w:rsid w:val="00BB3878"/>
    <w:rsid w:val="00BB3B89"/>
    <w:rsid w:val="00BB3FA7"/>
    <w:rsid w:val="00BB3FF8"/>
    <w:rsid w:val="00BB423F"/>
    <w:rsid w:val="00BB43F1"/>
    <w:rsid w:val="00BB449D"/>
    <w:rsid w:val="00BB469B"/>
    <w:rsid w:val="00BB46A8"/>
    <w:rsid w:val="00BB46D0"/>
    <w:rsid w:val="00BB46F0"/>
    <w:rsid w:val="00BB4B3E"/>
    <w:rsid w:val="00BB4CEF"/>
    <w:rsid w:val="00BB4D9D"/>
    <w:rsid w:val="00BB4E0F"/>
    <w:rsid w:val="00BB4E35"/>
    <w:rsid w:val="00BB5246"/>
    <w:rsid w:val="00BB5390"/>
    <w:rsid w:val="00BB5467"/>
    <w:rsid w:val="00BB5505"/>
    <w:rsid w:val="00BB559B"/>
    <w:rsid w:val="00BB57B4"/>
    <w:rsid w:val="00BB58EE"/>
    <w:rsid w:val="00BB5A80"/>
    <w:rsid w:val="00BB5A83"/>
    <w:rsid w:val="00BB5AB3"/>
    <w:rsid w:val="00BB5B31"/>
    <w:rsid w:val="00BB5BEE"/>
    <w:rsid w:val="00BB5F86"/>
    <w:rsid w:val="00BB5FCF"/>
    <w:rsid w:val="00BB6182"/>
    <w:rsid w:val="00BB61B8"/>
    <w:rsid w:val="00BB61DF"/>
    <w:rsid w:val="00BB6263"/>
    <w:rsid w:val="00BB640E"/>
    <w:rsid w:val="00BB64C8"/>
    <w:rsid w:val="00BB657A"/>
    <w:rsid w:val="00BB6602"/>
    <w:rsid w:val="00BB6989"/>
    <w:rsid w:val="00BB6F0D"/>
    <w:rsid w:val="00BB6F5E"/>
    <w:rsid w:val="00BB77C4"/>
    <w:rsid w:val="00BB7B4B"/>
    <w:rsid w:val="00BB7E5B"/>
    <w:rsid w:val="00BB7EE7"/>
    <w:rsid w:val="00BB7F66"/>
    <w:rsid w:val="00BC03A5"/>
    <w:rsid w:val="00BC04A9"/>
    <w:rsid w:val="00BC066F"/>
    <w:rsid w:val="00BC0758"/>
    <w:rsid w:val="00BC09E6"/>
    <w:rsid w:val="00BC0AAB"/>
    <w:rsid w:val="00BC0C38"/>
    <w:rsid w:val="00BC0C5D"/>
    <w:rsid w:val="00BC0D0F"/>
    <w:rsid w:val="00BC0E56"/>
    <w:rsid w:val="00BC10F8"/>
    <w:rsid w:val="00BC1106"/>
    <w:rsid w:val="00BC1137"/>
    <w:rsid w:val="00BC1350"/>
    <w:rsid w:val="00BC14B4"/>
    <w:rsid w:val="00BC1796"/>
    <w:rsid w:val="00BC189E"/>
    <w:rsid w:val="00BC19C6"/>
    <w:rsid w:val="00BC1BAC"/>
    <w:rsid w:val="00BC1C49"/>
    <w:rsid w:val="00BC1D6F"/>
    <w:rsid w:val="00BC1EB2"/>
    <w:rsid w:val="00BC20C0"/>
    <w:rsid w:val="00BC20E2"/>
    <w:rsid w:val="00BC20E6"/>
    <w:rsid w:val="00BC22A0"/>
    <w:rsid w:val="00BC2353"/>
    <w:rsid w:val="00BC2354"/>
    <w:rsid w:val="00BC256E"/>
    <w:rsid w:val="00BC2610"/>
    <w:rsid w:val="00BC2679"/>
    <w:rsid w:val="00BC26F6"/>
    <w:rsid w:val="00BC2792"/>
    <w:rsid w:val="00BC286C"/>
    <w:rsid w:val="00BC2B2B"/>
    <w:rsid w:val="00BC2B60"/>
    <w:rsid w:val="00BC2BF8"/>
    <w:rsid w:val="00BC2DDC"/>
    <w:rsid w:val="00BC2E62"/>
    <w:rsid w:val="00BC2E97"/>
    <w:rsid w:val="00BC2EB2"/>
    <w:rsid w:val="00BC35EA"/>
    <w:rsid w:val="00BC3621"/>
    <w:rsid w:val="00BC373E"/>
    <w:rsid w:val="00BC3B3D"/>
    <w:rsid w:val="00BC3C1B"/>
    <w:rsid w:val="00BC3C75"/>
    <w:rsid w:val="00BC3C99"/>
    <w:rsid w:val="00BC3D37"/>
    <w:rsid w:val="00BC410A"/>
    <w:rsid w:val="00BC42A7"/>
    <w:rsid w:val="00BC4338"/>
    <w:rsid w:val="00BC436E"/>
    <w:rsid w:val="00BC4566"/>
    <w:rsid w:val="00BC456D"/>
    <w:rsid w:val="00BC4828"/>
    <w:rsid w:val="00BC4847"/>
    <w:rsid w:val="00BC4B6C"/>
    <w:rsid w:val="00BC4C5E"/>
    <w:rsid w:val="00BC4F00"/>
    <w:rsid w:val="00BC4F50"/>
    <w:rsid w:val="00BC506B"/>
    <w:rsid w:val="00BC5213"/>
    <w:rsid w:val="00BC5435"/>
    <w:rsid w:val="00BC56DC"/>
    <w:rsid w:val="00BC56FA"/>
    <w:rsid w:val="00BC56FB"/>
    <w:rsid w:val="00BC5965"/>
    <w:rsid w:val="00BC5981"/>
    <w:rsid w:val="00BC5ABD"/>
    <w:rsid w:val="00BC5B50"/>
    <w:rsid w:val="00BC5BD1"/>
    <w:rsid w:val="00BC5C30"/>
    <w:rsid w:val="00BC5F98"/>
    <w:rsid w:val="00BC6148"/>
    <w:rsid w:val="00BC65D0"/>
    <w:rsid w:val="00BC6647"/>
    <w:rsid w:val="00BC67DA"/>
    <w:rsid w:val="00BC6970"/>
    <w:rsid w:val="00BC6A1B"/>
    <w:rsid w:val="00BC6BCB"/>
    <w:rsid w:val="00BC6C3D"/>
    <w:rsid w:val="00BC6E75"/>
    <w:rsid w:val="00BC6F6A"/>
    <w:rsid w:val="00BC7085"/>
    <w:rsid w:val="00BC714D"/>
    <w:rsid w:val="00BC71B6"/>
    <w:rsid w:val="00BC721C"/>
    <w:rsid w:val="00BC7287"/>
    <w:rsid w:val="00BC72EA"/>
    <w:rsid w:val="00BC7642"/>
    <w:rsid w:val="00BC765B"/>
    <w:rsid w:val="00BC76EA"/>
    <w:rsid w:val="00BC7A7F"/>
    <w:rsid w:val="00BC7B92"/>
    <w:rsid w:val="00BC7CB9"/>
    <w:rsid w:val="00BD01A2"/>
    <w:rsid w:val="00BD03DC"/>
    <w:rsid w:val="00BD0420"/>
    <w:rsid w:val="00BD09E3"/>
    <w:rsid w:val="00BD0CED"/>
    <w:rsid w:val="00BD0E7F"/>
    <w:rsid w:val="00BD163B"/>
    <w:rsid w:val="00BD1945"/>
    <w:rsid w:val="00BD1955"/>
    <w:rsid w:val="00BD1C5B"/>
    <w:rsid w:val="00BD1D95"/>
    <w:rsid w:val="00BD20CE"/>
    <w:rsid w:val="00BD220B"/>
    <w:rsid w:val="00BD2289"/>
    <w:rsid w:val="00BD23EE"/>
    <w:rsid w:val="00BD25B8"/>
    <w:rsid w:val="00BD2607"/>
    <w:rsid w:val="00BD263A"/>
    <w:rsid w:val="00BD27A4"/>
    <w:rsid w:val="00BD29AE"/>
    <w:rsid w:val="00BD2ADB"/>
    <w:rsid w:val="00BD2B83"/>
    <w:rsid w:val="00BD2C0E"/>
    <w:rsid w:val="00BD2D3F"/>
    <w:rsid w:val="00BD31CD"/>
    <w:rsid w:val="00BD324D"/>
    <w:rsid w:val="00BD36A2"/>
    <w:rsid w:val="00BD388E"/>
    <w:rsid w:val="00BD3C09"/>
    <w:rsid w:val="00BD3C67"/>
    <w:rsid w:val="00BD3CE4"/>
    <w:rsid w:val="00BD3DB2"/>
    <w:rsid w:val="00BD4006"/>
    <w:rsid w:val="00BD407A"/>
    <w:rsid w:val="00BD40AB"/>
    <w:rsid w:val="00BD41D9"/>
    <w:rsid w:val="00BD42A6"/>
    <w:rsid w:val="00BD448F"/>
    <w:rsid w:val="00BD465C"/>
    <w:rsid w:val="00BD46DF"/>
    <w:rsid w:val="00BD48C1"/>
    <w:rsid w:val="00BD48FF"/>
    <w:rsid w:val="00BD492C"/>
    <w:rsid w:val="00BD4A89"/>
    <w:rsid w:val="00BD4BE2"/>
    <w:rsid w:val="00BD4EC6"/>
    <w:rsid w:val="00BD4F6D"/>
    <w:rsid w:val="00BD4FA8"/>
    <w:rsid w:val="00BD5222"/>
    <w:rsid w:val="00BD5405"/>
    <w:rsid w:val="00BD56D8"/>
    <w:rsid w:val="00BD56E6"/>
    <w:rsid w:val="00BD579E"/>
    <w:rsid w:val="00BD57DA"/>
    <w:rsid w:val="00BD57E6"/>
    <w:rsid w:val="00BD58FA"/>
    <w:rsid w:val="00BD59B3"/>
    <w:rsid w:val="00BD5BC2"/>
    <w:rsid w:val="00BD5D61"/>
    <w:rsid w:val="00BD5E5E"/>
    <w:rsid w:val="00BD6014"/>
    <w:rsid w:val="00BD60BB"/>
    <w:rsid w:val="00BD62D3"/>
    <w:rsid w:val="00BD630D"/>
    <w:rsid w:val="00BD632E"/>
    <w:rsid w:val="00BD6443"/>
    <w:rsid w:val="00BD680C"/>
    <w:rsid w:val="00BD6B2E"/>
    <w:rsid w:val="00BD6C53"/>
    <w:rsid w:val="00BD6C60"/>
    <w:rsid w:val="00BD6E98"/>
    <w:rsid w:val="00BD6EFB"/>
    <w:rsid w:val="00BD752E"/>
    <w:rsid w:val="00BD754C"/>
    <w:rsid w:val="00BD7589"/>
    <w:rsid w:val="00BD77F6"/>
    <w:rsid w:val="00BD7899"/>
    <w:rsid w:val="00BD7906"/>
    <w:rsid w:val="00BD7CB4"/>
    <w:rsid w:val="00BD7EC1"/>
    <w:rsid w:val="00BE015D"/>
    <w:rsid w:val="00BE06BB"/>
    <w:rsid w:val="00BE090A"/>
    <w:rsid w:val="00BE0972"/>
    <w:rsid w:val="00BE0C0D"/>
    <w:rsid w:val="00BE0CD8"/>
    <w:rsid w:val="00BE1075"/>
    <w:rsid w:val="00BE11A0"/>
    <w:rsid w:val="00BE11AB"/>
    <w:rsid w:val="00BE142D"/>
    <w:rsid w:val="00BE14B7"/>
    <w:rsid w:val="00BE154E"/>
    <w:rsid w:val="00BE159F"/>
    <w:rsid w:val="00BE15E8"/>
    <w:rsid w:val="00BE1772"/>
    <w:rsid w:val="00BE186A"/>
    <w:rsid w:val="00BE1D4F"/>
    <w:rsid w:val="00BE1EC8"/>
    <w:rsid w:val="00BE21AD"/>
    <w:rsid w:val="00BE21BC"/>
    <w:rsid w:val="00BE221E"/>
    <w:rsid w:val="00BE233F"/>
    <w:rsid w:val="00BE25A7"/>
    <w:rsid w:val="00BE28FF"/>
    <w:rsid w:val="00BE2930"/>
    <w:rsid w:val="00BE2AED"/>
    <w:rsid w:val="00BE2B95"/>
    <w:rsid w:val="00BE3047"/>
    <w:rsid w:val="00BE305A"/>
    <w:rsid w:val="00BE33AB"/>
    <w:rsid w:val="00BE33D6"/>
    <w:rsid w:val="00BE352A"/>
    <w:rsid w:val="00BE35CB"/>
    <w:rsid w:val="00BE37F1"/>
    <w:rsid w:val="00BE3949"/>
    <w:rsid w:val="00BE3C0C"/>
    <w:rsid w:val="00BE3C2E"/>
    <w:rsid w:val="00BE3C3F"/>
    <w:rsid w:val="00BE3D95"/>
    <w:rsid w:val="00BE46C8"/>
    <w:rsid w:val="00BE49A7"/>
    <w:rsid w:val="00BE4BC2"/>
    <w:rsid w:val="00BE4BF9"/>
    <w:rsid w:val="00BE4DBE"/>
    <w:rsid w:val="00BE4F1E"/>
    <w:rsid w:val="00BE4FC8"/>
    <w:rsid w:val="00BE5079"/>
    <w:rsid w:val="00BE516E"/>
    <w:rsid w:val="00BE5369"/>
    <w:rsid w:val="00BE5406"/>
    <w:rsid w:val="00BE555F"/>
    <w:rsid w:val="00BE56C1"/>
    <w:rsid w:val="00BE56E4"/>
    <w:rsid w:val="00BE5713"/>
    <w:rsid w:val="00BE571C"/>
    <w:rsid w:val="00BE5774"/>
    <w:rsid w:val="00BE577B"/>
    <w:rsid w:val="00BE589A"/>
    <w:rsid w:val="00BE5AC9"/>
    <w:rsid w:val="00BE5D2F"/>
    <w:rsid w:val="00BE5E1B"/>
    <w:rsid w:val="00BE6072"/>
    <w:rsid w:val="00BE6099"/>
    <w:rsid w:val="00BE62D7"/>
    <w:rsid w:val="00BE6517"/>
    <w:rsid w:val="00BE678D"/>
    <w:rsid w:val="00BE69D8"/>
    <w:rsid w:val="00BE6A31"/>
    <w:rsid w:val="00BE6B68"/>
    <w:rsid w:val="00BE6C3F"/>
    <w:rsid w:val="00BE6DA6"/>
    <w:rsid w:val="00BE71C8"/>
    <w:rsid w:val="00BE7264"/>
    <w:rsid w:val="00BE7465"/>
    <w:rsid w:val="00BE750A"/>
    <w:rsid w:val="00BE756D"/>
    <w:rsid w:val="00BE75C6"/>
    <w:rsid w:val="00BE7692"/>
    <w:rsid w:val="00BE76A7"/>
    <w:rsid w:val="00BE7711"/>
    <w:rsid w:val="00BE774A"/>
    <w:rsid w:val="00BE780E"/>
    <w:rsid w:val="00BE7E6F"/>
    <w:rsid w:val="00BE7EAA"/>
    <w:rsid w:val="00BE7F73"/>
    <w:rsid w:val="00BF0057"/>
    <w:rsid w:val="00BF0137"/>
    <w:rsid w:val="00BF01C7"/>
    <w:rsid w:val="00BF01D2"/>
    <w:rsid w:val="00BF02F7"/>
    <w:rsid w:val="00BF07C7"/>
    <w:rsid w:val="00BF0864"/>
    <w:rsid w:val="00BF0C3F"/>
    <w:rsid w:val="00BF0D55"/>
    <w:rsid w:val="00BF0D89"/>
    <w:rsid w:val="00BF0DA0"/>
    <w:rsid w:val="00BF0E2A"/>
    <w:rsid w:val="00BF0E4C"/>
    <w:rsid w:val="00BF121D"/>
    <w:rsid w:val="00BF1405"/>
    <w:rsid w:val="00BF1446"/>
    <w:rsid w:val="00BF144E"/>
    <w:rsid w:val="00BF16A3"/>
    <w:rsid w:val="00BF180C"/>
    <w:rsid w:val="00BF18EB"/>
    <w:rsid w:val="00BF1B1C"/>
    <w:rsid w:val="00BF1B92"/>
    <w:rsid w:val="00BF1E61"/>
    <w:rsid w:val="00BF1E86"/>
    <w:rsid w:val="00BF21BC"/>
    <w:rsid w:val="00BF22C5"/>
    <w:rsid w:val="00BF2336"/>
    <w:rsid w:val="00BF23A1"/>
    <w:rsid w:val="00BF23D1"/>
    <w:rsid w:val="00BF2441"/>
    <w:rsid w:val="00BF2496"/>
    <w:rsid w:val="00BF2545"/>
    <w:rsid w:val="00BF257A"/>
    <w:rsid w:val="00BF265E"/>
    <w:rsid w:val="00BF2760"/>
    <w:rsid w:val="00BF29A8"/>
    <w:rsid w:val="00BF2ADB"/>
    <w:rsid w:val="00BF2F95"/>
    <w:rsid w:val="00BF30F5"/>
    <w:rsid w:val="00BF3290"/>
    <w:rsid w:val="00BF33A7"/>
    <w:rsid w:val="00BF3651"/>
    <w:rsid w:val="00BF3738"/>
    <w:rsid w:val="00BF3809"/>
    <w:rsid w:val="00BF38FB"/>
    <w:rsid w:val="00BF391E"/>
    <w:rsid w:val="00BF39F3"/>
    <w:rsid w:val="00BF3C63"/>
    <w:rsid w:val="00BF3E1D"/>
    <w:rsid w:val="00BF443B"/>
    <w:rsid w:val="00BF443C"/>
    <w:rsid w:val="00BF4538"/>
    <w:rsid w:val="00BF4834"/>
    <w:rsid w:val="00BF48CE"/>
    <w:rsid w:val="00BF4B0C"/>
    <w:rsid w:val="00BF4D28"/>
    <w:rsid w:val="00BF4E33"/>
    <w:rsid w:val="00BF4FAF"/>
    <w:rsid w:val="00BF5032"/>
    <w:rsid w:val="00BF505C"/>
    <w:rsid w:val="00BF50B1"/>
    <w:rsid w:val="00BF50C1"/>
    <w:rsid w:val="00BF5238"/>
    <w:rsid w:val="00BF5477"/>
    <w:rsid w:val="00BF54EB"/>
    <w:rsid w:val="00BF566F"/>
    <w:rsid w:val="00BF5868"/>
    <w:rsid w:val="00BF58B8"/>
    <w:rsid w:val="00BF5995"/>
    <w:rsid w:val="00BF5997"/>
    <w:rsid w:val="00BF5AC6"/>
    <w:rsid w:val="00BF5AFB"/>
    <w:rsid w:val="00BF5C28"/>
    <w:rsid w:val="00BF5C6A"/>
    <w:rsid w:val="00BF5E5C"/>
    <w:rsid w:val="00BF6441"/>
    <w:rsid w:val="00BF6501"/>
    <w:rsid w:val="00BF69E4"/>
    <w:rsid w:val="00BF6A92"/>
    <w:rsid w:val="00BF6BE3"/>
    <w:rsid w:val="00BF6C05"/>
    <w:rsid w:val="00BF6D70"/>
    <w:rsid w:val="00BF6EEE"/>
    <w:rsid w:val="00BF706D"/>
    <w:rsid w:val="00BF715D"/>
    <w:rsid w:val="00BF718E"/>
    <w:rsid w:val="00BF71B3"/>
    <w:rsid w:val="00BF7205"/>
    <w:rsid w:val="00BF7209"/>
    <w:rsid w:val="00BF7340"/>
    <w:rsid w:val="00BF7478"/>
    <w:rsid w:val="00BF756A"/>
    <w:rsid w:val="00BF76D5"/>
    <w:rsid w:val="00BF77E7"/>
    <w:rsid w:val="00BF78E7"/>
    <w:rsid w:val="00BF7C73"/>
    <w:rsid w:val="00BF7E72"/>
    <w:rsid w:val="00BF7F6A"/>
    <w:rsid w:val="00C0019E"/>
    <w:rsid w:val="00C004D4"/>
    <w:rsid w:val="00C004E1"/>
    <w:rsid w:val="00C00508"/>
    <w:rsid w:val="00C00640"/>
    <w:rsid w:val="00C00659"/>
    <w:rsid w:val="00C006DA"/>
    <w:rsid w:val="00C0078F"/>
    <w:rsid w:val="00C008FA"/>
    <w:rsid w:val="00C00C32"/>
    <w:rsid w:val="00C00DCF"/>
    <w:rsid w:val="00C00E71"/>
    <w:rsid w:val="00C00FCF"/>
    <w:rsid w:val="00C01008"/>
    <w:rsid w:val="00C01270"/>
    <w:rsid w:val="00C014A1"/>
    <w:rsid w:val="00C014B9"/>
    <w:rsid w:val="00C014F7"/>
    <w:rsid w:val="00C0165D"/>
    <w:rsid w:val="00C01665"/>
    <w:rsid w:val="00C0188B"/>
    <w:rsid w:val="00C018F3"/>
    <w:rsid w:val="00C0195B"/>
    <w:rsid w:val="00C01A08"/>
    <w:rsid w:val="00C01A46"/>
    <w:rsid w:val="00C01AD0"/>
    <w:rsid w:val="00C01C40"/>
    <w:rsid w:val="00C01CE2"/>
    <w:rsid w:val="00C01D67"/>
    <w:rsid w:val="00C02039"/>
    <w:rsid w:val="00C021D5"/>
    <w:rsid w:val="00C02357"/>
    <w:rsid w:val="00C02401"/>
    <w:rsid w:val="00C02416"/>
    <w:rsid w:val="00C025FF"/>
    <w:rsid w:val="00C0266B"/>
    <w:rsid w:val="00C026FE"/>
    <w:rsid w:val="00C0285A"/>
    <w:rsid w:val="00C0285D"/>
    <w:rsid w:val="00C029DA"/>
    <w:rsid w:val="00C02A47"/>
    <w:rsid w:val="00C02AAC"/>
    <w:rsid w:val="00C02C81"/>
    <w:rsid w:val="00C02CF5"/>
    <w:rsid w:val="00C02DC0"/>
    <w:rsid w:val="00C02E40"/>
    <w:rsid w:val="00C03161"/>
    <w:rsid w:val="00C0331E"/>
    <w:rsid w:val="00C0365E"/>
    <w:rsid w:val="00C0369F"/>
    <w:rsid w:val="00C037EE"/>
    <w:rsid w:val="00C0389C"/>
    <w:rsid w:val="00C03992"/>
    <w:rsid w:val="00C039D9"/>
    <w:rsid w:val="00C03AA4"/>
    <w:rsid w:val="00C03D2E"/>
    <w:rsid w:val="00C03EE0"/>
    <w:rsid w:val="00C044D0"/>
    <w:rsid w:val="00C0463E"/>
    <w:rsid w:val="00C0475A"/>
    <w:rsid w:val="00C04DD0"/>
    <w:rsid w:val="00C04FB3"/>
    <w:rsid w:val="00C050F8"/>
    <w:rsid w:val="00C05129"/>
    <w:rsid w:val="00C0525C"/>
    <w:rsid w:val="00C0570C"/>
    <w:rsid w:val="00C057D2"/>
    <w:rsid w:val="00C05842"/>
    <w:rsid w:val="00C05846"/>
    <w:rsid w:val="00C05A03"/>
    <w:rsid w:val="00C05B71"/>
    <w:rsid w:val="00C05C2A"/>
    <w:rsid w:val="00C05EE0"/>
    <w:rsid w:val="00C05F6F"/>
    <w:rsid w:val="00C06116"/>
    <w:rsid w:val="00C06243"/>
    <w:rsid w:val="00C062EB"/>
    <w:rsid w:val="00C06459"/>
    <w:rsid w:val="00C06724"/>
    <w:rsid w:val="00C06735"/>
    <w:rsid w:val="00C0679B"/>
    <w:rsid w:val="00C06B29"/>
    <w:rsid w:val="00C06E32"/>
    <w:rsid w:val="00C06EBD"/>
    <w:rsid w:val="00C06ECD"/>
    <w:rsid w:val="00C071AB"/>
    <w:rsid w:val="00C07200"/>
    <w:rsid w:val="00C0737B"/>
    <w:rsid w:val="00C073DE"/>
    <w:rsid w:val="00C07638"/>
    <w:rsid w:val="00C077C0"/>
    <w:rsid w:val="00C07806"/>
    <w:rsid w:val="00C078EF"/>
    <w:rsid w:val="00C079AF"/>
    <w:rsid w:val="00C079D2"/>
    <w:rsid w:val="00C079EB"/>
    <w:rsid w:val="00C07AA9"/>
    <w:rsid w:val="00C07B25"/>
    <w:rsid w:val="00C07B53"/>
    <w:rsid w:val="00C07C14"/>
    <w:rsid w:val="00C07EB3"/>
    <w:rsid w:val="00C10481"/>
    <w:rsid w:val="00C10612"/>
    <w:rsid w:val="00C10760"/>
    <w:rsid w:val="00C1098B"/>
    <w:rsid w:val="00C10A38"/>
    <w:rsid w:val="00C10B65"/>
    <w:rsid w:val="00C10BDA"/>
    <w:rsid w:val="00C10F81"/>
    <w:rsid w:val="00C112D0"/>
    <w:rsid w:val="00C115AA"/>
    <w:rsid w:val="00C115F5"/>
    <w:rsid w:val="00C115FD"/>
    <w:rsid w:val="00C116BB"/>
    <w:rsid w:val="00C11808"/>
    <w:rsid w:val="00C118FF"/>
    <w:rsid w:val="00C11AB3"/>
    <w:rsid w:val="00C11AC0"/>
    <w:rsid w:val="00C11BD5"/>
    <w:rsid w:val="00C11CC4"/>
    <w:rsid w:val="00C11D88"/>
    <w:rsid w:val="00C11EE2"/>
    <w:rsid w:val="00C12012"/>
    <w:rsid w:val="00C12024"/>
    <w:rsid w:val="00C12052"/>
    <w:rsid w:val="00C120B1"/>
    <w:rsid w:val="00C12253"/>
    <w:rsid w:val="00C1231C"/>
    <w:rsid w:val="00C1232D"/>
    <w:rsid w:val="00C125F5"/>
    <w:rsid w:val="00C12682"/>
    <w:rsid w:val="00C12B10"/>
    <w:rsid w:val="00C12B4C"/>
    <w:rsid w:val="00C12B9A"/>
    <w:rsid w:val="00C12C26"/>
    <w:rsid w:val="00C12CC2"/>
    <w:rsid w:val="00C12D0F"/>
    <w:rsid w:val="00C12DB2"/>
    <w:rsid w:val="00C130C6"/>
    <w:rsid w:val="00C131F4"/>
    <w:rsid w:val="00C13206"/>
    <w:rsid w:val="00C13856"/>
    <w:rsid w:val="00C13937"/>
    <w:rsid w:val="00C13AE7"/>
    <w:rsid w:val="00C13AF1"/>
    <w:rsid w:val="00C13C37"/>
    <w:rsid w:val="00C13D2D"/>
    <w:rsid w:val="00C13F98"/>
    <w:rsid w:val="00C14125"/>
    <w:rsid w:val="00C141A9"/>
    <w:rsid w:val="00C1435E"/>
    <w:rsid w:val="00C14364"/>
    <w:rsid w:val="00C145AC"/>
    <w:rsid w:val="00C1475B"/>
    <w:rsid w:val="00C1476E"/>
    <w:rsid w:val="00C147F3"/>
    <w:rsid w:val="00C14A01"/>
    <w:rsid w:val="00C14A12"/>
    <w:rsid w:val="00C14B8D"/>
    <w:rsid w:val="00C14D2D"/>
    <w:rsid w:val="00C14E52"/>
    <w:rsid w:val="00C14EB2"/>
    <w:rsid w:val="00C1513D"/>
    <w:rsid w:val="00C15828"/>
    <w:rsid w:val="00C158B3"/>
    <w:rsid w:val="00C158BB"/>
    <w:rsid w:val="00C15A43"/>
    <w:rsid w:val="00C15A44"/>
    <w:rsid w:val="00C15B3B"/>
    <w:rsid w:val="00C15C65"/>
    <w:rsid w:val="00C15C88"/>
    <w:rsid w:val="00C15CCD"/>
    <w:rsid w:val="00C15DE2"/>
    <w:rsid w:val="00C15EFE"/>
    <w:rsid w:val="00C15F43"/>
    <w:rsid w:val="00C1601B"/>
    <w:rsid w:val="00C16118"/>
    <w:rsid w:val="00C16166"/>
    <w:rsid w:val="00C162F6"/>
    <w:rsid w:val="00C16600"/>
    <w:rsid w:val="00C16769"/>
    <w:rsid w:val="00C1682A"/>
    <w:rsid w:val="00C1696A"/>
    <w:rsid w:val="00C16B45"/>
    <w:rsid w:val="00C16E64"/>
    <w:rsid w:val="00C16F32"/>
    <w:rsid w:val="00C17038"/>
    <w:rsid w:val="00C17058"/>
    <w:rsid w:val="00C17169"/>
    <w:rsid w:val="00C1727C"/>
    <w:rsid w:val="00C1779A"/>
    <w:rsid w:val="00C177E8"/>
    <w:rsid w:val="00C17808"/>
    <w:rsid w:val="00C17D6D"/>
    <w:rsid w:val="00C17E44"/>
    <w:rsid w:val="00C17EA1"/>
    <w:rsid w:val="00C17EE2"/>
    <w:rsid w:val="00C200C2"/>
    <w:rsid w:val="00C204AA"/>
    <w:rsid w:val="00C204CF"/>
    <w:rsid w:val="00C2079B"/>
    <w:rsid w:val="00C207FE"/>
    <w:rsid w:val="00C208EF"/>
    <w:rsid w:val="00C209AF"/>
    <w:rsid w:val="00C209C6"/>
    <w:rsid w:val="00C20B1B"/>
    <w:rsid w:val="00C20CAA"/>
    <w:rsid w:val="00C20DA7"/>
    <w:rsid w:val="00C20DB3"/>
    <w:rsid w:val="00C20E23"/>
    <w:rsid w:val="00C20F97"/>
    <w:rsid w:val="00C21118"/>
    <w:rsid w:val="00C211BA"/>
    <w:rsid w:val="00C212B0"/>
    <w:rsid w:val="00C213B2"/>
    <w:rsid w:val="00C2159A"/>
    <w:rsid w:val="00C216AF"/>
    <w:rsid w:val="00C216F7"/>
    <w:rsid w:val="00C21827"/>
    <w:rsid w:val="00C21833"/>
    <w:rsid w:val="00C21853"/>
    <w:rsid w:val="00C219A3"/>
    <w:rsid w:val="00C21A15"/>
    <w:rsid w:val="00C21AAF"/>
    <w:rsid w:val="00C21B0F"/>
    <w:rsid w:val="00C21C56"/>
    <w:rsid w:val="00C21F1F"/>
    <w:rsid w:val="00C21F9B"/>
    <w:rsid w:val="00C223A7"/>
    <w:rsid w:val="00C226C6"/>
    <w:rsid w:val="00C22832"/>
    <w:rsid w:val="00C22894"/>
    <w:rsid w:val="00C22916"/>
    <w:rsid w:val="00C22C2E"/>
    <w:rsid w:val="00C22C70"/>
    <w:rsid w:val="00C22DD4"/>
    <w:rsid w:val="00C22FB9"/>
    <w:rsid w:val="00C2310F"/>
    <w:rsid w:val="00C232B4"/>
    <w:rsid w:val="00C233B8"/>
    <w:rsid w:val="00C23624"/>
    <w:rsid w:val="00C236A0"/>
    <w:rsid w:val="00C236A8"/>
    <w:rsid w:val="00C23B14"/>
    <w:rsid w:val="00C23B1C"/>
    <w:rsid w:val="00C23B60"/>
    <w:rsid w:val="00C23DA5"/>
    <w:rsid w:val="00C23EA3"/>
    <w:rsid w:val="00C23F43"/>
    <w:rsid w:val="00C23FDC"/>
    <w:rsid w:val="00C240DA"/>
    <w:rsid w:val="00C24160"/>
    <w:rsid w:val="00C2435D"/>
    <w:rsid w:val="00C24493"/>
    <w:rsid w:val="00C244A3"/>
    <w:rsid w:val="00C245B0"/>
    <w:rsid w:val="00C2483B"/>
    <w:rsid w:val="00C24ADD"/>
    <w:rsid w:val="00C24AE3"/>
    <w:rsid w:val="00C24AEE"/>
    <w:rsid w:val="00C24B1C"/>
    <w:rsid w:val="00C24B90"/>
    <w:rsid w:val="00C24C54"/>
    <w:rsid w:val="00C25061"/>
    <w:rsid w:val="00C25263"/>
    <w:rsid w:val="00C25281"/>
    <w:rsid w:val="00C25416"/>
    <w:rsid w:val="00C254E5"/>
    <w:rsid w:val="00C257E1"/>
    <w:rsid w:val="00C258C6"/>
    <w:rsid w:val="00C26373"/>
    <w:rsid w:val="00C263D0"/>
    <w:rsid w:val="00C26494"/>
    <w:rsid w:val="00C264A1"/>
    <w:rsid w:val="00C264EE"/>
    <w:rsid w:val="00C264F3"/>
    <w:rsid w:val="00C26519"/>
    <w:rsid w:val="00C26625"/>
    <w:rsid w:val="00C2665B"/>
    <w:rsid w:val="00C26745"/>
    <w:rsid w:val="00C268FD"/>
    <w:rsid w:val="00C269F3"/>
    <w:rsid w:val="00C26A80"/>
    <w:rsid w:val="00C26ACC"/>
    <w:rsid w:val="00C26AE6"/>
    <w:rsid w:val="00C26BD5"/>
    <w:rsid w:val="00C26C4A"/>
    <w:rsid w:val="00C26DAC"/>
    <w:rsid w:val="00C26DD3"/>
    <w:rsid w:val="00C27326"/>
    <w:rsid w:val="00C27478"/>
    <w:rsid w:val="00C27493"/>
    <w:rsid w:val="00C274F9"/>
    <w:rsid w:val="00C275C3"/>
    <w:rsid w:val="00C27677"/>
    <w:rsid w:val="00C27913"/>
    <w:rsid w:val="00C27D54"/>
    <w:rsid w:val="00C27E68"/>
    <w:rsid w:val="00C30222"/>
    <w:rsid w:val="00C30380"/>
    <w:rsid w:val="00C30485"/>
    <w:rsid w:val="00C304EA"/>
    <w:rsid w:val="00C30814"/>
    <w:rsid w:val="00C3085A"/>
    <w:rsid w:val="00C30861"/>
    <w:rsid w:val="00C309D4"/>
    <w:rsid w:val="00C30BD6"/>
    <w:rsid w:val="00C30D13"/>
    <w:rsid w:val="00C30D1A"/>
    <w:rsid w:val="00C30F03"/>
    <w:rsid w:val="00C30F08"/>
    <w:rsid w:val="00C3100C"/>
    <w:rsid w:val="00C31083"/>
    <w:rsid w:val="00C31143"/>
    <w:rsid w:val="00C311E7"/>
    <w:rsid w:val="00C3121E"/>
    <w:rsid w:val="00C31279"/>
    <w:rsid w:val="00C3145C"/>
    <w:rsid w:val="00C316FD"/>
    <w:rsid w:val="00C3176F"/>
    <w:rsid w:val="00C317F9"/>
    <w:rsid w:val="00C31A7B"/>
    <w:rsid w:val="00C31B0B"/>
    <w:rsid w:val="00C31C17"/>
    <w:rsid w:val="00C32030"/>
    <w:rsid w:val="00C32054"/>
    <w:rsid w:val="00C32325"/>
    <w:rsid w:val="00C3260D"/>
    <w:rsid w:val="00C328EC"/>
    <w:rsid w:val="00C33411"/>
    <w:rsid w:val="00C33460"/>
    <w:rsid w:val="00C334D0"/>
    <w:rsid w:val="00C33523"/>
    <w:rsid w:val="00C335B6"/>
    <w:rsid w:val="00C33639"/>
    <w:rsid w:val="00C33799"/>
    <w:rsid w:val="00C33818"/>
    <w:rsid w:val="00C33924"/>
    <w:rsid w:val="00C339AC"/>
    <w:rsid w:val="00C33A2F"/>
    <w:rsid w:val="00C33B5B"/>
    <w:rsid w:val="00C33C85"/>
    <w:rsid w:val="00C33CFE"/>
    <w:rsid w:val="00C33DC6"/>
    <w:rsid w:val="00C33E7E"/>
    <w:rsid w:val="00C33F1C"/>
    <w:rsid w:val="00C34007"/>
    <w:rsid w:val="00C3400A"/>
    <w:rsid w:val="00C34069"/>
    <w:rsid w:val="00C344A9"/>
    <w:rsid w:val="00C3453A"/>
    <w:rsid w:val="00C346F7"/>
    <w:rsid w:val="00C3478F"/>
    <w:rsid w:val="00C347D0"/>
    <w:rsid w:val="00C34A55"/>
    <w:rsid w:val="00C34ACB"/>
    <w:rsid w:val="00C34C7D"/>
    <w:rsid w:val="00C34C80"/>
    <w:rsid w:val="00C34DB4"/>
    <w:rsid w:val="00C34EDD"/>
    <w:rsid w:val="00C34FBD"/>
    <w:rsid w:val="00C35011"/>
    <w:rsid w:val="00C352AA"/>
    <w:rsid w:val="00C353B7"/>
    <w:rsid w:val="00C35413"/>
    <w:rsid w:val="00C3541B"/>
    <w:rsid w:val="00C35461"/>
    <w:rsid w:val="00C3569D"/>
    <w:rsid w:val="00C357FB"/>
    <w:rsid w:val="00C3590B"/>
    <w:rsid w:val="00C35AAF"/>
    <w:rsid w:val="00C35C71"/>
    <w:rsid w:val="00C35F0D"/>
    <w:rsid w:val="00C35F4D"/>
    <w:rsid w:val="00C3639C"/>
    <w:rsid w:val="00C36A5E"/>
    <w:rsid w:val="00C36B7F"/>
    <w:rsid w:val="00C36C30"/>
    <w:rsid w:val="00C36CB8"/>
    <w:rsid w:val="00C36E13"/>
    <w:rsid w:val="00C3745F"/>
    <w:rsid w:val="00C37511"/>
    <w:rsid w:val="00C3768C"/>
    <w:rsid w:val="00C378A5"/>
    <w:rsid w:val="00C37924"/>
    <w:rsid w:val="00C379A6"/>
    <w:rsid w:val="00C37A43"/>
    <w:rsid w:val="00C37AA3"/>
    <w:rsid w:val="00C37AD6"/>
    <w:rsid w:val="00C37B76"/>
    <w:rsid w:val="00C37B87"/>
    <w:rsid w:val="00C37C53"/>
    <w:rsid w:val="00C37E3D"/>
    <w:rsid w:val="00C40038"/>
    <w:rsid w:val="00C40138"/>
    <w:rsid w:val="00C40193"/>
    <w:rsid w:val="00C4021A"/>
    <w:rsid w:val="00C40299"/>
    <w:rsid w:val="00C402E6"/>
    <w:rsid w:val="00C40370"/>
    <w:rsid w:val="00C40705"/>
    <w:rsid w:val="00C408F8"/>
    <w:rsid w:val="00C40AB0"/>
    <w:rsid w:val="00C40B06"/>
    <w:rsid w:val="00C40B37"/>
    <w:rsid w:val="00C40D9A"/>
    <w:rsid w:val="00C41142"/>
    <w:rsid w:val="00C41162"/>
    <w:rsid w:val="00C41321"/>
    <w:rsid w:val="00C41360"/>
    <w:rsid w:val="00C41434"/>
    <w:rsid w:val="00C4146A"/>
    <w:rsid w:val="00C414C3"/>
    <w:rsid w:val="00C417FE"/>
    <w:rsid w:val="00C41977"/>
    <w:rsid w:val="00C41ACD"/>
    <w:rsid w:val="00C41BAB"/>
    <w:rsid w:val="00C41C9E"/>
    <w:rsid w:val="00C41DF0"/>
    <w:rsid w:val="00C41DF4"/>
    <w:rsid w:val="00C41FD2"/>
    <w:rsid w:val="00C42336"/>
    <w:rsid w:val="00C4251E"/>
    <w:rsid w:val="00C4274C"/>
    <w:rsid w:val="00C42905"/>
    <w:rsid w:val="00C42996"/>
    <w:rsid w:val="00C42A0F"/>
    <w:rsid w:val="00C42A9A"/>
    <w:rsid w:val="00C42B21"/>
    <w:rsid w:val="00C42DBB"/>
    <w:rsid w:val="00C42E16"/>
    <w:rsid w:val="00C42F2C"/>
    <w:rsid w:val="00C42FD1"/>
    <w:rsid w:val="00C43027"/>
    <w:rsid w:val="00C43306"/>
    <w:rsid w:val="00C434B3"/>
    <w:rsid w:val="00C435B0"/>
    <w:rsid w:val="00C43A31"/>
    <w:rsid w:val="00C43CC1"/>
    <w:rsid w:val="00C43D06"/>
    <w:rsid w:val="00C43DC1"/>
    <w:rsid w:val="00C44209"/>
    <w:rsid w:val="00C4422B"/>
    <w:rsid w:val="00C44273"/>
    <w:rsid w:val="00C442DB"/>
    <w:rsid w:val="00C44376"/>
    <w:rsid w:val="00C4442D"/>
    <w:rsid w:val="00C4463D"/>
    <w:rsid w:val="00C44982"/>
    <w:rsid w:val="00C44A88"/>
    <w:rsid w:val="00C44C70"/>
    <w:rsid w:val="00C44D1E"/>
    <w:rsid w:val="00C44FA1"/>
    <w:rsid w:val="00C4502D"/>
    <w:rsid w:val="00C45158"/>
    <w:rsid w:val="00C45413"/>
    <w:rsid w:val="00C45743"/>
    <w:rsid w:val="00C45A7A"/>
    <w:rsid w:val="00C45B05"/>
    <w:rsid w:val="00C45B23"/>
    <w:rsid w:val="00C45D66"/>
    <w:rsid w:val="00C45EE9"/>
    <w:rsid w:val="00C46032"/>
    <w:rsid w:val="00C46398"/>
    <w:rsid w:val="00C4641B"/>
    <w:rsid w:val="00C46554"/>
    <w:rsid w:val="00C46D32"/>
    <w:rsid w:val="00C47180"/>
    <w:rsid w:val="00C4727E"/>
    <w:rsid w:val="00C4734F"/>
    <w:rsid w:val="00C473D3"/>
    <w:rsid w:val="00C4744F"/>
    <w:rsid w:val="00C474BC"/>
    <w:rsid w:val="00C476F1"/>
    <w:rsid w:val="00C47C62"/>
    <w:rsid w:val="00C47DCE"/>
    <w:rsid w:val="00C47F2E"/>
    <w:rsid w:val="00C5008E"/>
    <w:rsid w:val="00C50189"/>
    <w:rsid w:val="00C501CE"/>
    <w:rsid w:val="00C50232"/>
    <w:rsid w:val="00C50252"/>
    <w:rsid w:val="00C5064B"/>
    <w:rsid w:val="00C50C0E"/>
    <w:rsid w:val="00C50DEC"/>
    <w:rsid w:val="00C50DF4"/>
    <w:rsid w:val="00C51088"/>
    <w:rsid w:val="00C51096"/>
    <w:rsid w:val="00C51155"/>
    <w:rsid w:val="00C51346"/>
    <w:rsid w:val="00C51398"/>
    <w:rsid w:val="00C51719"/>
    <w:rsid w:val="00C51D50"/>
    <w:rsid w:val="00C51E0F"/>
    <w:rsid w:val="00C51E4A"/>
    <w:rsid w:val="00C51EE7"/>
    <w:rsid w:val="00C51F66"/>
    <w:rsid w:val="00C520DE"/>
    <w:rsid w:val="00C52382"/>
    <w:rsid w:val="00C52399"/>
    <w:rsid w:val="00C526C5"/>
    <w:rsid w:val="00C52764"/>
    <w:rsid w:val="00C52778"/>
    <w:rsid w:val="00C52806"/>
    <w:rsid w:val="00C52867"/>
    <w:rsid w:val="00C529FC"/>
    <w:rsid w:val="00C52C66"/>
    <w:rsid w:val="00C52CC6"/>
    <w:rsid w:val="00C52F7E"/>
    <w:rsid w:val="00C53113"/>
    <w:rsid w:val="00C53131"/>
    <w:rsid w:val="00C5317A"/>
    <w:rsid w:val="00C533C8"/>
    <w:rsid w:val="00C53492"/>
    <w:rsid w:val="00C53923"/>
    <w:rsid w:val="00C539C8"/>
    <w:rsid w:val="00C539E3"/>
    <w:rsid w:val="00C53A36"/>
    <w:rsid w:val="00C53C1B"/>
    <w:rsid w:val="00C53D5E"/>
    <w:rsid w:val="00C54121"/>
    <w:rsid w:val="00C541C6"/>
    <w:rsid w:val="00C54327"/>
    <w:rsid w:val="00C546A8"/>
    <w:rsid w:val="00C5486C"/>
    <w:rsid w:val="00C548F8"/>
    <w:rsid w:val="00C549EF"/>
    <w:rsid w:val="00C54B2E"/>
    <w:rsid w:val="00C54B88"/>
    <w:rsid w:val="00C54DC4"/>
    <w:rsid w:val="00C54E53"/>
    <w:rsid w:val="00C54F1C"/>
    <w:rsid w:val="00C54F26"/>
    <w:rsid w:val="00C54F91"/>
    <w:rsid w:val="00C55039"/>
    <w:rsid w:val="00C5504C"/>
    <w:rsid w:val="00C55059"/>
    <w:rsid w:val="00C55193"/>
    <w:rsid w:val="00C555C5"/>
    <w:rsid w:val="00C556A7"/>
    <w:rsid w:val="00C556D0"/>
    <w:rsid w:val="00C55731"/>
    <w:rsid w:val="00C5575A"/>
    <w:rsid w:val="00C55A89"/>
    <w:rsid w:val="00C55B50"/>
    <w:rsid w:val="00C55D64"/>
    <w:rsid w:val="00C55EC4"/>
    <w:rsid w:val="00C560A1"/>
    <w:rsid w:val="00C560D5"/>
    <w:rsid w:val="00C561EA"/>
    <w:rsid w:val="00C56214"/>
    <w:rsid w:val="00C56354"/>
    <w:rsid w:val="00C5678E"/>
    <w:rsid w:val="00C56AC1"/>
    <w:rsid w:val="00C56C65"/>
    <w:rsid w:val="00C56D36"/>
    <w:rsid w:val="00C56DF2"/>
    <w:rsid w:val="00C56E23"/>
    <w:rsid w:val="00C56EC8"/>
    <w:rsid w:val="00C56F00"/>
    <w:rsid w:val="00C56F3A"/>
    <w:rsid w:val="00C57204"/>
    <w:rsid w:val="00C57224"/>
    <w:rsid w:val="00C57246"/>
    <w:rsid w:val="00C572BF"/>
    <w:rsid w:val="00C573E6"/>
    <w:rsid w:val="00C57418"/>
    <w:rsid w:val="00C57534"/>
    <w:rsid w:val="00C576E7"/>
    <w:rsid w:val="00C57712"/>
    <w:rsid w:val="00C57730"/>
    <w:rsid w:val="00C57757"/>
    <w:rsid w:val="00C5778D"/>
    <w:rsid w:val="00C578DA"/>
    <w:rsid w:val="00C5799D"/>
    <w:rsid w:val="00C57BD5"/>
    <w:rsid w:val="00C57C2D"/>
    <w:rsid w:val="00C57DB5"/>
    <w:rsid w:val="00C57E8D"/>
    <w:rsid w:val="00C57F3D"/>
    <w:rsid w:val="00C600AA"/>
    <w:rsid w:val="00C600E6"/>
    <w:rsid w:val="00C601B5"/>
    <w:rsid w:val="00C60242"/>
    <w:rsid w:val="00C604FF"/>
    <w:rsid w:val="00C605C2"/>
    <w:rsid w:val="00C60669"/>
    <w:rsid w:val="00C608DB"/>
    <w:rsid w:val="00C608F4"/>
    <w:rsid w:val="00C60914"/>
    <w:rsid w:val="00C609F8"/>
    <w:rsid w:val="00C60B30"/>
    <w:rsid w:val="00C60E5C"/>
    <w:rsid w:val="00C612E2"/>
    <w:rsid w:val="00C61666"/>
    <w:rsid w:val="00C617AF"/>
    <w:rsid w:val="00C61807"/>
    <w:rsid w:val="00C61861"/>
    <w:rsid w:val="00C61881"/>
    <w:rsid w:val="00C61A44"/>
    <w:rsid w:val="00C61D3A"/>
    <w:rsid w:val="00C61E0C"/>
    <w:rsid w:val="00C621AF"/>
    <w:rsid w:val="00C622A9"/>
    <w:rsid w:val="00C6232B"/>
    <w:rsid w:val="00C62445"/>
    <w:rsid w:val="00C62651"/>
    <w:rsid w:val="00C626EA"/>
    <w:rsid w:val="00C62736"/>
    <w:rsid w:val="00C62813"/>
    <w:rsid w:val="00C62825"/>
    <w:rsid w:val="00C62B5E"/>
    <w:rsid w:val="00C62E53"/>
    <w:rsid w:val="00C62F1A"/>
    <w:rsid w:val="00C6302F"/>
    <w:rsid w:val="00C63254"/>
    <w:rsid w:val="00C633BB"/>
    <w:rsid w:val="00C6379E"/>
    <w:rsid w:val="00C63B33"/>
    <w:rsid w:val="00C63B7A"/>
    <w:rsid w:val="00C63E88"/>
    <w:rsid w:val="00C63EF6"/>
    <w:rsid w:val="00C63EF7"/>
    <w:rsid w:val="00C63F53"/>
    <w:rsid w:val="00C63FA2"/>
    <w:rsid w:val="00C6432B"/>
    <w:rsid w:val="00C64369"/>
    <w:rsid w:val="00C64432"/>
    <w:rsid w:val="00C64511"/>
    <w:rsid w:val="00C64578"/>
    <w:rsid w:val="00C6470F"/>
    <w:rsid w:val="00C647DC"/>
    <w:rsid w:val="00C6485B"/>
    <w:rsid w:val="00C64868"/>
    <w:rsid w:val="00C64961"/>
    <w:rsid w:val="00C649CD"/>
    <w:rsid w:val="00C64AF0"/>
    <w:rsid w:val="00C64CD8"/>
    <w:rsid w:val="00C64CF5"/>
    <w:rsid w:val="00C64F08"/>
    <w:rsid w:val="00C65033"/>
    <w:rsid w:val="00C651C3"/>
    <w:rsid w:val="00C651E0"/>
    <w:rsid w:val="00C65241"/>
    <w:rsid w:val="00C653E0"/>
    <w:rsid w:val="00C65541"/>
    <w:rsid w:val="00C655BC"/>
    <w:rsid w:val="00C656A0"/>
    <w:rsid w:val="00C65857"/>
    <w:rsid w:val="00C65864"/>
    <w:rsid w:val="00C659C8"/>
    <w:rsid w:val="00C65B78"/>
    <w:rsid w:val="00C65C18"/>
    <w:rsid w:val="00C65CC2"/>
    <w:rsid w:val="00C65EB1"/>
    <w:rsid w:val="00C65EB3"/>
    <w:rsid w:val="00C664B2"/>
    <w:rsid w:val="00C66688"/>
    <w:rsid w:val="00C668D2"/>
    <w:rsid w:val="00C6695E"/>
    <w:rsid w:val="00C6697C"/>
    <w:rsid w:val="00C66ADC"/>
    <w:rsid w:val="00C66C66"/>
    <w:rsid w:val="00C66CEF"/>
    <w:rsid w:val="00C66EC2"/>
    <w:rsid w:val="00C66F65"/>
    <w:rsid w:val="00C66F76"/>
    <w:rsid w:val="00C66FF4"/>
    <w:rsid w:val="00C670E3"/>
    <w:rsid w:val="00C6757A"/>
    <w:rsid w:val="00C67675"/>
    <w:rsid w:val="00C676C9"/>
    <w:rsid w:val="00C677CE"/>
    <w:rsid w:val="00C67A03"/>
    <w:rsid w:val="00C67B0F"/>
    <w:rsid w:val="00C67B34"/>
    <w:rsid w:val="00C67E84"/>
    <w:rsid w:val="00C67EE5"/>
    <w:rsid w:val="00C67FC7"/>
    <w:rsid w:val="00C700C0"/>
    <w:rsid w:val="00C701D3"/>
    <w:rsid w:val="00C702B8"/>
    <w:rsid w:val="00C7037B"/>
    <w:rsid w:val="00C7060F"/>
    <w:rsid w:val="00C7078A"/>
    <w:rsid w:val="00C70848"/>
    <w:rsid w:val="00C70968"/>
    <w:rsid w:val="00C70AE0"/>
    <w:rsid w:val="00C70B62"/>
    <w:rsid w:val="00C70C54"/>
    <w:rsid w:val="00C70E95"/>
    <w:rsid w:val="00C71039"/>
    <w:rsid w:val="00C714B5"/>
    <w:rsid w:val="00C71626"/>
    <w:rsid w:val="00C716DF"/>
    <w:rsid w:val="00C718A5"/>
    <w:rsid w:val="00C71A2C"/>
    <w:rsid w:val="00C71ACC"/>
    <w:rsid w:val="00C71AE8"/>
    <w:rsid w:val="00C71B97"/>
    <w:rsid w:val="00C71D8F"/>
    <w:rsid w:val="00C71E37"/>
    <w:rsid w:val="00C71F24"/>
    <w:rsid w:val="00C71FC4"/>
    <w:rsid w:val="00C72350"/>
    <w:rsid w:val="00C7245F"/>
    <w:rsid w:val="00C7264E"/>
    <w:rsid w:val="00C726FC"/>
    <w:rsid w:val="00C727BC"/>
    <w:rsid w:val="00C727D9"/>
    <w:rsid w:val="00C729DB"/>
    <w:rsid w:val="00C72A87"/>
    <w:rsid w:val="00C72BD0"/>
    <w:rsid w:val="00C72DD2"/>
    <w:rsid w:val="00C72DD5"/>
    <w:rsid w:val="00C72E29"/>
    <w:rsid w:val="00C73086"/>
    <w:rsid w:val="00C730E1"/>
    <w:rsid w:val="00C7318B"/>
    <w:rsid w:val="00C73499"/>
    <w:rsid w:val="00C734B8"/>
    <w:rsid w:val="00C73577"/>
    <w:rsid w:val="00C7364D"/>
    <w:rsid w:val="00C737CF"/>
    <w:rsid w:val="00C73B5D"/>
    <w:rsid w:val="00C73E3F"/>
    <w:rsid w:val="00C73F80"/>
    <w:rsid w:val="00C74041"/>
    <w:rsid w:val="00C74176"/>
    <w:rsid w:val="00C74247"/>
    <w:rsid w:val="00C7428B"/>
    <w:rsid w:val="00C74C93"/>
    <w:rsid w:val="00C74CB2"/>
    <w:rsid w:val="00C74CD7"/>
    <w:rsid w:val="00C74CEC"/>
    <w:rsid w:val="00C74F03"/>
    <w:rsid w:val="00C75097"/>
    <w:rsid w:val="00C750D8"/>
    <w:rsid w:val="00C750F1"/>
    <w:rsid w:val="00C75175"/>
    <w:rsid w:val="00C75196"/>
    <w:rsid w:val="00C752D7"/>
    <w:rsid w:val="00C755DF"/>
    <w:rsid w:val="00C7569C"/>
    <w:rsid w:val="00C756A6"/>
    <w:rsid w:val="00C75724"/>
    <w:rsid w:val="00C75A85"/>
    <w:rsid w:val="00C75B02"/>
    <w:rsid w:val="00C75B28"/>
    <w:rsid w:val="00C75BD0"/>
    <w:rsid w:val="00C75DED"/>
    <w:rsid w:val="00C75F36"/>
    <w:rsid w:val="00C75F68"/>
    <w:rsid w:val="00C75FF2"/>
    <w:rsid w:val="00C760BD"/>
    <w:rsid w:val="00C7612F"/>
    <w:rsid w:val="00C761ED"/>
    <w:rsid w:val="00C761EE"/>
    <w:rsid w:val="00C762F6"/>
    <w:rsid w:val="00C7634B"/>
    <w:rsid w:val="00C76578"/>
    <w:rsid w:val="00C7658F"/>
    <w:rsid w:val="00C765E7"/>
    <w:rsid w:val="00C766A7"/>
    <w:rsid w:val="00C766E6"/>
    <w:rsid w:val="00C76832"/>
    <w:rsid w:val="00C768F7"/>
    <w:rsid w:val="00C76CD2"/>
    <w:rsid w:val="00C76E29"/>
    <w:rsid w:val="00C76E2C"/>
    <w:rsid w:val="00C76EB0"/>
    <w:rsid w:val="00C77079"/>
    <w:rsid w:val="00C77241"/>
    <w:rsid w:val="00C774B2"/>
    <w:rsid w:val="00C77720"/>
    <w:rsid w:val="00C77839"/>
    <w:rsid w:val="00C77AB1"/>
    <w:rsid w:val="00C77B3E"/>
    <w:rsid w:val="00C77D7F"/>
    <w:rsid w:val="00C77D94"/>
    <w:rsid w:val="00C77F45"/>
    <w:rsid w:val="00C800E6"/>
    <w:rsid w:val="00C801B1"/>
    <w:rsid w:val="00C80414"/>
    <w:rsid w:val="00C80903"/>
    <w:rsid w:val="00C80A23"/>
    <w:rsid w:val="00C80AA5"/>
    <w:rsid w:val="00C80BD3"/>
    <w:rsid w:val="00C80FF8"/>
    <w:rsid w:val="00C8100B"/>
    <w:rsid w:val="00C810F0"/>
    <w:rsid w:val="00C812E4"/>
    <w:rsid w:val="00C8152F"/>
    <w:rsid w:val="00C81541"/>
    <w:rsid w:val="00C81592"/>
    <w:rsid w:val="00C818FA"/>
    <w:rsid w:val="00C81B35"/>
    <w:rsid w:val="00C81D01"/>
    <w:rsid w:val="00C81D61"/>
    <w:rsid w:val="00C81DBF"/>
    <w:rsid w:val="00C81EB2"/>
    <w:rsid w:val="00C81F9A"/>
    <w:rsid w:val="00C821D8"/>
    <w:rsid w:val="00C8227C"/>
    <w:rsid w:val="00C823EC"/>
    <w:rsid w:val="00C827BD"/>
    <w:rsid w:val="00C8291C"/>
    <w:rsid w:val="00C82ADB"/>
    <w:rsid w:val="00C82B6A"/>
    <w:rsid w:val="00C82C88"/>
    <w:rsid w:val="00C82E12"/>
    <w:rsid w:val="00C82EB9"/>
    <w:rsid w:val="00C82EC1"/>
    <w:rsid w:val="00C82FF6"/>
    <w:rsid w:val="00C83078"/>
    <w:rsid w:val="00C833E8"/>
    <w:rsid w:val="00C83452"/>
    <w:rsid w:val="00C83581"/>
    <w:rsid w:val="00C83828"/>
    <w:rsid w:val="00C83A6C"/>
    <w:rsid w:val="00C83D16"/>
    <w:rsid w:val="00C83FE8"/>
    <w:rsid w:val="00C84113"/>
    <w:rsid w:val="00C841CF"/>
    <w:rsid w:val="00C841E7"/>
    <w:rsid w:val="00C8451A"/>
    <w:rsid w:val="00C84589"/>
    <w:rsid w:val="00C84675"/>
    <w:rsid w:val="00C84AD2"/>
    <w:rsid w:val="00C84AFB"/>
    <w:rsid w:val="00C84CDA"/>
    <w:rsid w:val="00C84F46"/>
    <w:rsid w:val="00C84FF8"/>
    <w:rsid w:val="00C850C0"/>
    <w:rsid w:val="00C8525D"/>
    <w:rsid w:val="00C856A5"/>
    <w:rsid w:val="00C857BE"/>
    <w:rsid w:val="00C857C0"/>
    <w:rsid w:val="00C8583E"/>
    <w:rsid w:val="00C859AD"/>
    <w:rsid w:val="00C85A48"/>
    <w:rsid w:val="00C85B04"/>
    <w:rsid w:val="00C85C2C"/>
    <w:rsid w:val="00C85FEA"/>
    <w:rsid w:val="00C86030"/>
    <w:rsid w:val="00C861A7"/>
    <w:rsid w:val="00C86335"/>
    <w:rsid w:val="00C86337"/>
    <w:rsid w:val="00C86374"/>
    <w:rsid w:val="00C86441"/>
    <w:rsid w:val="00C865EC"/>
    <w:rsid w:val="00C866BD"/>
    <w:rsid w:val="00C86822"/>
    <w:rsid w:val="00C86A5E"/>
    <w:rsid w:val="00C87838"/>
    <w:rsid w:val="00C87AEF"/>
    <w:rsid w:val="00C87CB9"/>
    <w:rsid w:val="00C87CF6"/>
    <w:rsid w:val="00C87FB9"/>
    <w:rsid w:val="00C90176"/>
    <w:rsid w:val="00C90277"/>
    <w:rsid w:val="00C90326"/>
    <w:rsid w:val="00C90330"/>
    <w:rsid w:val="00C9054B"/>
    <w:rsid w:val="00C905DF"/>
    <w:rsid w:val="00C906A4"/>
    <w:rsid w:val="00C907A1"/>
    <w:rsid w:val="00C90841"/>
    <w:rsid w:val="00C90BA0"/>
    <w:rsid w:val="00C910FB"/>
    <w:rsid w:val="00C91157"/>
    <w:rsid w:val="00C91671"/>
    <w:rsid w:val="00C916FC"/>
    <w:rsid w:val="00C917D2"/>
    <w:rsid w:val="00C9192A"/>
    <w:rsid w:val="00C91B51"/>
    <w:rsid w:val="00C91FC4"/>
    <w:rsid w:val="00C9206C"/>
    <w:rsid w:val="00C920A5"/>
    <w:rsid w:val="00C920F9"/>
    <w:rsid w:val="00C923B9"/>
    <w:rsid w:val="00C9254D"/>
    <w:rsid w:val="00C92594"/>
    <w:rsid w:val="00C925D5"/>
    <w:rsid w:val="00C9283E"/>
    <w:rsid w:val="00C9289B"/>
    <w:rsid w:val="00C928C8"/>
    <w:rsid w:val="00C928FE"/>
    <w:rsid w:val="00C92B93"/>
    <w:rsid w:val="00C92BD3"/>
    <w:rsid w:val="00C92BF7"/>
    <w:rsid w:val="00C92C45"/>
    <w:rsid w:val="00C92F09"/>
    <w:rsid w:val="00C93120"/>
    <w:rsid w:val="00C93202"/>
    <w:rsid w:val="00C9346C"/>
    <w:rsid w:val="00C93853"/>
    <w:rsid w:val="00C93C2E"/>
    <w:rsid w:val="00C93F11"/>
    <w:rsid w:val="00C9416B"/>
    <w:rsid w:val="00C94204"/>
    <w:rsid w:val="00C9428D"/>
    <w:rsid w:val="00C9432B"/>
    <w:rsid w:val="00C947E8"/>
    <w:rsid w:val="00C9483A"/>
    <w:rsid w:val="00C948FA"/>
    <w:rsid w:val="00C94925"/>
    <w:rsid w:val="00C949EB"/>
    <w:rsid w:val="00C94AF7"/>
    <w:rsid w:val="00C94C53"/>
    <w:rsid w:val="00C94DD0"/>
    <w:rsid w:val="00C94E30"/>
    <w:rsid w:val="00C94E49"/>
    <w:rsid w:val="00C94F21"/>
    <w:rsid w:val="00C94F74"/>
    <w:rsid w:val="00C95057"/>
    <w:rsid w:val="00C9511A"/>
    <w:rsid w:val="00C951CD"/>
    <w:rsid w:val="00C9529B"/>
    <w:rsid w:val="00C95C0E"/>
    <w:rsid w:val="00C95CDF"/>
    <w:rsid w:val="00C95D96"/>
    <w:rsid w:val="00C95E13"/>
    <w:rsid w:val="00C95E1F"/>
    <w:rsid w:val="00C95EAC"/>
    <w:rsid w:val="00C95ECE"/>
    <w:rsid w:val="00C9603F"/>
    <w:rsid w:val="00C964D4"/>
    <w:rsid w:val="00C96835"/>
    <w:rsid w:val="00C96A06"/>
    <w:rsid w:val="00C96A0B"/>
    <w:rsid w:val="00C96A3D"/>
    <w:rsid w:val="00C96AD5"/>
    <w:rsid w:val="00C96BA0"/>
    <w:rsid w:val="00C96C75"/>
    <w:rsid w:val="00C96CC7"/>
    <w:rsid w:val="00C96D88"/>
    <w:rsid w:val="00C96F73"/>
    <w:rsid w:val="00C96FEC"/>
    <w:rsid w:val="00C971E8"/>
    <w:rsid w:val="00C97609"/>
    <w:rsid w:val="00C976BB"/>
    <w:rsid w:val="00C9776D"/>
    <w:rsid w:val="00C977E7"/>
    <w:rsid w:val="00C9781A"/>
    <w:rsid w:val="00C9791C"/>
    <w:rsid w:val="00C97C5E"/>
    <w:rsid w:val="00C97ED3"/>
    <w:rsid w:val="00C97F32"/>
    <w:rsid w:val="00C97F45"/>
    <w:rsid w:val="00CA0168"/>
    <w:rsid w:val="00CA033A"/>
    <w:rsid w:val="00CA060B"/>
    <w:rsid w:val="00CA067E"/>
    <w:rsid w:val="00CA0A20"/>
    <w:rsid w:val="00CA0C0C"/>
    <w:rsid w:val="00CA103D"/>
    <w:rsid w:val="00CA10CD"/>
    <w:rsid w:val="00CA110D"/>
    <w:rsid w:val="00CA1291"/>
    <w:rsid w:val="00CA13A2"/>
    <w:rsid w:val="00CA13E1"/>
    <w:rsid w:val="00CA173C"/>
    <w:rsid w:val="00CA177D"/>
    <w:rsid w:val="00CA17BE"/>
    <w:rsid w:val="00CA17D0"/>
    <w:rsid w:val="00CA17E3"/>
    <w:rsid w:val="00CA18CE"/>
    <w:rsid w:val="00CA196A"/>
    <w:rsid w:val="00CA19AD"/>
    <w:rsid w:val="00CA19E0"/>
    <w:rsid w:val="00CA1CB8"/>
    <w:rsid w:val="00CA1D81"/>
    <w:rsid w:val="00CA1DEE"/>
    <w:rsid w:val="00CA200A"/>
    <w:rsid w:val="00CA2027"/>
    <w:rsid w:val="00CA2110"/>
    <w:rsid w:val="00CA2124"/>
    <w:rsid w:val="00CA2489"/>
    <w:rsid w:val="00CA27AC"/>
    <w:rsid w:val="00CA2933"/>
    <w:rsid w:val="00CA299D"/>
    <w:rsid w:val="00CA2A02"/>
    <w:rsid w:val="00CA2C84"/>
    <w:rsid w:val="00CA2CA5"/>
    <w:rsid w:val="00CA2DDC"/>
    <w:rsid w:val="00CA2E89"/>
    <w:rsid w:val="00CA2ECF"/>
    <w:rsid w:val="00CA2EF4"/>
    <w:rsid w:val="00CA2F7F"/>
    <w:rsid w:val="00CA3000"/>
    <w:rsid w:val="00CA30DD"/>
    <w:rsid w:val="00CA3217"/>
    <w:rsid w:val="00CA33A7"/>
    <w:rsid w:val="00CA373C"/>
    <w:rsid w:val="00CA38D9"/>
    <w:rsid w:val="00CA38DE"/>
    <w:rsid w:val="00CA3DF4"/>
    <w:rsid w:val="00CA3F09"/>
    <w:rsid w:val="00CA3F53"/>
    <w:rsid w:val="00CA413D"/>
    <w:rsid w:val="00CA429D"/>
    <w:rsid w:val="00CA42D9"/>
    <w:rsid w:val="00CA4410"/>
    <w:rsid w:val="00CA44AA"/>
    <w:rsid w:val="00CA456A"/>
    <w:rsid w:val="00CA486F"/>
    <w:rsid w:val="00CA48D1"/>
    <w:rsid w:val="00CA4B2D"/>
    <w:rsid w:val="00CA4DD2"/>
    <w:rsid w:val="00CA4DF7"/>
    <w:rsid w:val="00CA4E32"/>
    <w:rsid w:val="00CA4F2D"/>
    <w:rsid w:val="00CA4F4F"/>
    <w:rsid w:val="00CA4F83"/>
    <w:rsid w:val="00CA4FA8"/>
    <w:rsid w:val="00CA5272"/>
    <w:rsid w:val="00CA530C"/>
    <w:rsid w:val="00CA5668"/>
    <w:rsid w:val="00CA567A"/>
    <w:rsid w:val="00CA572D"/>
    <w:rsid w:val="00CA580D"/>
    <w:rsid w:val="00CA59FC"/>
    <w:rsid w:val="00CA5B86"/>
    <w:rsid w:val="00CA5BB0"/>
    <w:rsid w:val="00CA5CB4"/>
    <w:rsid w:val="00CA5CBA"/>
    <w:rsid w:val="00CA5CF5"/>
    <w:rsid w:val="00CA5D50"/>
    <w:rsid w:val="00CA5F68"/>
    <w:rsid w:val="00CA5FDD"/>
    <w:rsid w:val="00CA6122"/>
    <w:rsid w:val="00CA655F"/>
    <w:rsid w:val="00CA65FA"/>
    <w:rsid w:val="00CA6616"/>
    <w:rsid w:val="00CA663B"/>
    <w:rsid w:val="00CA68ED"/>
    <w:rsid w:val="00CA6C93"/>
    <w:rsid w:val="00CA6D1E"/>
    <w:rsid w:val="00CA73F5"/>
    <w:rsid w:val="00CA7734"/>
    <w:rsid w:val="00CA7AC1"/>
    <w:rsid w:val="00CA7C3B"/>
    <w:rsid w:val="00CA7D23"/>
    <w:rsid w:val="00CB00D2"/>
    <w:rsid w:val="00CB0180"/>
    <w:rsid w:val="00CB0205"/>
    <w:rsid w:val="00CB03BD"/>
    <w:rsid w:val="00CB0676"/>
    <w:rsid w:val="00CB0DCA"/>
    <w:rsid w:val="00CB0E29"/>
    <w:rsid w:val="00CB1319"/>
    <w:rsid w:val="00CB1513"/>
    <w:rsid w:val="00CB1770"/>
    <w:rsid w:val="00CB17BD"/>
    <w:rsid w:val="00CB17CD"/>
    <w:rsid w:val="00CB19F5"/>
    <w:rsid w:val="00CB1A3D"/>
    <w:rsid w:val="00CB1A88"/>
    <w:rsid w:val="00CB1CB2"/>
    <w:rsid w:val="00CB1D7D"/>
    <w:rsid w:val="00CB206E"/>
    <w:rsid w:val="00CB20CD"/>
    <w:rsid w:val="00CB21AC"/>
    <w:rsid w:val="00CB228D"/>
    <w:rsid w:val="00CB2293"/>
    <w:rsid w:val="00CB24F0"/>
    <w:rsid w:val="00CB2691"/>
    <w:rsid w:val="00CB282B"/>
    <w:rsid w:val="00CB2A1A"/>
    <w:rsid w:val="00CB2B10"/>
    <w:rsid w:val="00CB2C19"/>
    <w:rsid w:val="00CB2D3E"/>
    <w:rsid w:val="00CB2E10"/>
    <w:rsid w:val="00CB2E41"/>
    <w:rsid w:val="00CB2E4E"/>
    <w:rsid w:val="00CB2F1B"/>
    <w:rsid w:val="00CB3064"/>
    <w:rsid w:val="00CB316B"/>
    <w:rsid w:val="00CB3175"/>
    <w:rsid w:val="00CB32AE"/>
    <w:rsid w:val="00CB32E4"/>
    <w:rsid w:val="00CB34EB"/>
    <w:rsid w:val="00CB36C2"/>
    <w:rsid w:val="00CB37FB"/>
    <w:rsid w:val="00CB3959"/>
    <w:rsid w:val="00CB3DFC"/>
    <w:rsid w:val="00CB3F2A"/>
    <w:rsid w:val="00CB401F"/>
    <w:rsid w:val="00CB42B6"/>
    <w:rsid w:val="00CB42F7"/>
    <w:rsid w:val="00CB431A"/>
    <w:rsid w:val="00CB4429"/>
    <w:rsid w:val="00CB4630"/>
    <w:rsid w:val="00CB4656"/>
    <w:rsid w:val="00CB4660"/>
    <w:rsid w:val="00CB46C1"/>
    <w:rsid w:val="00CB49A4"/>
    <w:rsid w:val="00CB49B1"/>
    <w:rsid w:val="00CB4B0B"/>
    <w:rsid w:val="00CB4C4E"/>
    <w:rsid w:val="00CB4E2F"/>
    <w:rsid w:val="00CB50C7"/>
    <w:rsid w:val="00CB52C5"/>
    <w:rsid w:val="00CB53A2"/>
    <w:rsid w:val="00CB54FF"/>
    <w:rsid w:val="00CB5723"/>
    <w:rsid w:val="00CB5770"/>
    <w:rsid w:val="00CB5BEE"/>
    <w:rsid w:val="00CB5CB3"/>
    <w:rsid w:val="00CB5CE5"/>
    <w:rsid w:val="00CB605B"/>
    <w:rsid w:val="00CB6061"/>
    <w:rsid w:val="00CB61BE"/>
    <w:rsid w:val="00CB6264"/>
    <w:rsid w:val="00CB629E"/>
    <w:rsid w:val="00CB642D"/>
    <w:rsid w:val="00CB68D9"/>
    <w:rsid w:val="00CB6951"/>
    <w:rsid w:val="00CB6CDB"/>
    <w:rsid w:val="00CB7170"/>
    <w:rsid w:val="00CB71A6"/>
    <w:rsid w:val="00CB71AD"/>
    <w:rsid w:val="00CB740F"/>
    <w:rsid w:val="00CB76D7"/>
    <w:rsid w:val="00CB77FF"/>
    <w:rsid w:val="00CB7890"/>
    <w:rsid w:val="00CB78A7"/>
    <w:rsid w:val="00CC00A1"/>
    <w:rsid w:val="00CC0253"/>
    <w:rsid w:val="00CC02F5"/>
    <w:rsid w:val="00CC03A1"/>
    <w:rsid w:val="00CC048E"/>
    <w:rsid w:val="00CC05EF"/>
    <w:rsid w:val="00CC0641"/>
    <w:rsid w:val="00CC07DA"/>
    <w:rsid w:val="00CC0830"/>
    <w:rsid w:val="00CC0934"/>
    <w:rsid w:val="00CC096C"/>
    <w:rsid w:val="00CC0AFD"/>
    <w:rsid w:val="00CC0BEB"/>
    <w:rsid w:val="00CC0CB8"/>
    <w:rsid w:val="00CC10A7"/>
    <w:rsid w:val="00CC1129"/>
    <w:rsid w:val="00CC1213"/>
    <w:rsid w:val="00CC121F"/>
    <w:rsid w:val="00CC1239"/>
    <w:rsid w:val="00CC13AD"/>
    <w:rsid w:val="00CC172E"/>
    <w:rsid w:val="00CC1956"/>
    <w:rsid w:val="00CC1B8C"/>
    <w:rsid w:val="00CC1E15"/>
    <w:rsid w:val="00CC1F18"/>
    <w:rsid w:val="00CC207F"/>
    <w:rsid w:val="00CC2097"/>
    <w:rsid w:val="00CC2111"/>
    <w:rsid w:val="00CC21D4"/>
    <w:rsid w:val="00CC2408"/>
    <w:rsid w:val="00CC24E0"/>
    <w:rsid w:val="00CC2706"/>
    <w:rsid w:val="00CC2769"/>
    <w:rsid w:val="00CC2870"/>
    <w:rsid w:val="00CC296F"/>
    <w:rsid w:val="00CC2A82"/>
    <w:rsid w:val="00CC2B0C"/>
    <w:rsid w:val="00CC2CA6"/>
    <w:rsid w:val="00CC2D83"/>
    <w:rsid w:val="00CC2E19"/>
    <w:rsid w:val="00CC3058"/>
    <w:rsid w:val="00CC3377"/>
    <w:rsid w:val="00CC3469"/>
    <w:rsid w:val="00CC3593"/>
    <w:rsid w:val="00CC35EE"/>
    <w:rsid w:val="00CC3736"/>
    <w:rsid w:val="00CC3871"/>
    <w:rsid w:val="00CC3CB5"/>
    <w:rsid w:val="00CC3E80"/>
    <w:rsid w:val="00CC3E87"/>
    <w:rsid w:val="00CC3EC0"/>
    <w:rsid w:val="00CC3EF9"/>
    <w:rsid w:val="00CC3F16"/>
    <w:rsid w:val="00CC3F3A"/>
    <w:rsid w:val="00CC41D9"/>
    <w:rsid w:val="00CC420E"/>
    <w:rsid w:val="00CC4250"/>
    <w:rsid w:val="00CC4395"/>
    <w:rsid w:val="00CC4494"/>
    <w:rsid w:val="00CC458D"/>
    <w:rsid w:val="00CC46BB"/>
    <w:rsid w:val="00CC46FE"/>
    <w:rsid w:val="00CC478A"/>
    <w:rsid w:val="00CC4B60"/>
    <w:rsid w:val="00CC4C7B"/>
    <w:rsid w:val="00CC4C9C"/>
    <w:rsid w:val="00CC4CB5"/>
    <w:rsid w:val="00CC4D90"/>
    <w:rsid w:val="00CC4F36"/>
    <w:rsid w:val="00CC576A"/>
    <w:rsid w:val="00CC5BDD"/>
    <w:rsid w:val="00CC5C1E"/>
    <w:rsid w:val="00CC5D11"/>
    <w:rsid w:val="00CC5E64"/>
    <w:rsid w:val="00CC5FC3"/>
    <w:rsid w:val="00CC61E4"/>
    <w:rsid w:val="00CC62EB"/>
    <w:rsid w:val="00CC634B"/>
    <w:rsid w:val="00CC65D3"/>
    <w:rsid w:val="00CC6739"/>
    <w:rsid w:val="00CC69CF"/>
    <w:rsid w:val="00CC6C57"/>
    <w:rsid w:val="00CC6D31"/>
    <w:rsid w:val="00CC6F06"/>
    <w:rsid w:val="00CC6F7F"/>
    <w:rsid w:val="00CC74E6"/>
    <w:rsid w:val="00CC754D"/>
    <w:rsid w:val="00CC76FB"/>
    <w:rsid w:val="00CC79AF"/>
    <w:rsid w:val="00CC7B7C"/>
    <w:rsid w:val="00CC7CA7"/>
    <w:rsid w:val="00CC7CC5"/>
    <w:rsid w:val="00CC7E2C"/>
    <w:rsid w:val="00CD0294"/>
    <w:rsid w:val="00CD0382"/>
    <w:rsid w:val="00CD0766"/>
    <w:rsid w:val="00CD08B3"/>
    <w:rsid w:val="00CD0D6C"/>
    <w:rsid w:val="00CD0E23"/>
    <w:rsid w:val="00CD0E25"/>
    <w:rsid w:val="00CD1238"/>
    <w:rsid w:val="00CD1299"/>
    <w:rsid w:val="00CD130C"/>
    <w:rsid w:val="00CD138C"/>
    <w:rsid w:val="00CD1584"/>
    <w:rsid w:val="00CD15B3"/>
    <w:rsid w:val="00CD16A9"/>
    <w:rsid w:val="00CD1947"/>
    <w:rsid w:val="00CD1D7A"/>
    <w:rsid w:val="00CD1E08"/>
    <w:rsid w:val="00CD1E45"/>
    <w:rsid w:val="00CD1F77"/>
    <w:rsid w:val="00CD21CC"/>
    <w:rsid w:val="00CD2215"/>
    <w:rsid w:val="00CD22AB"/>
    <w:rsid w:val="00CD22B8"/>
    <w:rsid w:val="00CD2358"/>
    <w:rsid w:val="00CD2360"/>
    <w:rsid w:val="00CD2427"/>
    <w:rsid w:val="00CD2431"/>
    <w:rsid w:val="00CD2795"/>
    <w:rsid w:val="00CD28B2"/>
    <w:rsid w:val="00CD29FD"/>
    <w:rsid w:val="00CD2AAF"/>
    <w:rsid w:val="00CD2B71"/>
    <w:rsid w:val="00CD2BF1"/>
    <w:rsid w:val="00CD2DC1"/>
    <w:rsid w:val="00CD2DF3"/>
    <w:rsid w:val="00CD2F17"/>
    <w:rsid w:val="00CD3194"/>
    <w:rsid w:val="00CD3289"/>
    <w:rsid w:val="00CD32CF"/>
    <w:rsid w:val="00CD32FA"/>
    <w:rsid w:val="00CD340E"/>
    <w:rsid w:val="00CD34CB"/>
    <w:rsid w:val="00CD34D1"/>
    <w:rsid w:val="00CD34FA"/>
    <w:rsid w:val="00CD35AD"/>
    <w:rsid w:val="00CD3748"/>
    <w:rsid w:val="00CD37CB"/>
    <w:rsid w:val="00CD39F0"/>
    <w:rsid w:val="00CD3A2C"/>
    <w:rsid w:val="00CD3AAF"/>
    <w:rsid w:val="00CD3CDF"/>
    <w:rsid w:val="00CD3DCA"/>
    <w:rsid w:val="00CD3F1C"/>
    <w:rsid w:val="00CD3F3C"/>
    <w:rsid w:val="00CD40DC"/>
    <w:rsid w:val="00CD4226"/>
    <w:rsid w:val="00CD4267"/>
    <w:rsid w:val="00CD4290"/>
    <w:rsid w:val="00CD4357"/>
    <w:rsid w:val="00CD43D0"/>
    <w:rsid w:val="00CD48A2"/>
    <w:rsid w:val="00CD498F"/>
    <w:rsid w:val="00CD4CD8"/>
    <w:rsid w:val="00CD4E6B"/>
    <w:rsid w:val="00CD4EAA"/>
    <w:rsid w:val="00CD4F8F"/>
    <w:rsid w:val="00CD501A"/>
    <w:rsid w:val="00CD5036"/>
    <w:rsid w:val="00CD5104"/>
    <w:rsid w:val="00CD5112"/>
    <w:rsid w:val="00CD5113"/>
    <w:rsid w:val="00CD5492"/>
    <w:rsid w:val="00CD55C2"/>
    <w:rsid w:val="00CD55D6"/>
    <w:rsid w:val="00CD55E5"/>
    <w:rsid w:val="00CD5652"/>
    <w:rsid w:val="00CD579C"/>
    <w:rsid w:val="00CD5860"/>
    <w:rsid w:val="00CD58FD"/>
    <w:rsid w:val="00CD59C9"/>
    <w:rsid w:val="00CD5C4A"/>
    <w:rsid w:val="00CD5D11"/>
    <w:rsid w:val="00CD5D7F"/>
    <w:rsid w:val="00CD5DD8"/>
    <w:rsid w:val="00CD5F0C"/>
    <w:rsid w:val="00CD5F28"/>
    <w:rsid w:val="00CD6020"/>
    <w:rsid w:val="00CD610C"/>
    <w:rsid w:val="00CD615F"/>
    <w:rsid w:val="00CD62C3"/>
    <w:rsid w:val="00CD641D"/>
    <w:rsid w:val="00CD6427"/>
    <w:rsid w:val="00CD6477"/>
    <w:rsid w:val="00CD6590"/>
    <w:rsid w:val="00CD68BE"/>
    <w:rsid w:val="00CD69EF"/>
    <w:rsid w:val="00CD6AAE"/>
    <w:rsid w:val="00CD6AFD"/>
    <w:rsid w:val="00CD6B97"/>
    <w:rsid w:val="00CD6BB1"/>
    <w:rsid w:val="00CD6DE3"/>
    <w:rsid w:val="00CD6E4A"/>
    <w:rsid w:val="00CD711B"/>
    <w:rsid w:val="00CD7150"/>
    <w:rsid w:val="00CD7524"/>
    <w:rsid w:val="00CD75C5"/>
    <w:rsid w:val="00CD7613"/>
    <w:rsid w:val="00CD77F8"/>
    <w:rsid w:val="00CD7812"/>
    <w:rsid w:val="00CD78DA"/>
    <w:rsid w:val="00CD78F1"/>
    <w:rsid w:val="00CD79E2"/>
    <w:rsid w:val="00CD7A1F"/>
    <w:rsid w:val="00CD7E70"/>
    <w:rsid w:val="00CD7EE5"/>
    <w:rsid w:val="00CE0130"/>
    <w:rsid w:val="00CE026F"/>
    <w:rsid w:val="00CE0284"/>
    <w:rsid w:val="00CE0427"/>
    <w:rsid w:val="00CE0546"/>
    <w:rsid w:val="00CE0587"/>
    <w:rsid w:val="00CE0703"/>
    <w:rsid w:val="00CE0B46"/>
    <w:rsid w:val="00CE0BC0"/>
    <w:rsid w:val="00CE0D11"/>
    <w:rsid w:val="00CE0D85"/>
    <w:rsid w:val="00CE0E16"/>
    <w:rsid w:val="00CE0FC0"/>
    <w:rsid w:val="00CE0FDA"/>
    <w:rsid w:val="00CE1257"/>
    <w:rsid w:val="00CE1364"/>
    <w:rsid w:val="00CE14F5"/>
    <w:rsid w:val="00CE1773"/>
    <w:rsid w:val="00CE1801"/>
    <w:rsid w:val="00CE1863"/>
    <w:rsid w:val="00CE1A4E"/>
    <w:rsid w:val="00CE1D24"/>
    <w:rsid w:val="00CE1EED"/>
    <w:rsid w:val="00CE1F3F"/>
    <w:rsid w:val="00CE2060"/>
    <w:rsid w:val="00CE21E9"/>
    <w:rsid w:val="00CE2234"/>
    <w:rsid w:val="00CE2445"/>
    <w:rsid w:val="00CE2518"/>
    <w:rsid w:val="00CE2758"/>
    <w:rsid w:val="00CE27AB"/>
    <w:rsid w:val="00CE286C"/>
    <w:rsid w:val="00CE2912"/>
    <w:rsid w:val="00CE2A35"/>
    <w:rsid w:val="00CE2A8C"/>
    <w:rsid w:val="00CE2DCE"/>
    <w:rsid w:val="00CE2DF7"/>
    <w:rsid w:val="00CE33D8"/>
    <w:rsid w:val="00CE3517"/>
    <w:rsid w:val="00CE3753"/>
    <w:rsid w:val="00CE37E5"/>
    <w:rsid w:val="00CE37F6"/>
    <w:rsid w:val="00CE3875"/>
    <w:rsid w:val="00CE3BCE"/>
    <w:rsid w:val="00CE3BD1"/>
    <w:rsid w:val="00CE3C6F"/>
    <w:rsid w:val="00CE3D57"/>
    <w:rsid w:val="00CE3E1C"/>
    <w:rsid w:val="00CE4151"/>
    <w:rsid w:val="00CE441B"/>
    <w:rsid w:val="00CE44CD"/>
    <w:rsid w:val="00CE4751"/>
    <w:rsid w:val="00CE4A1B"/>
    <w:rsid w:val="00CE4A95"/>
    <w:rsid w:val="00CE4B5F"/>
    <w:rsid w:val="00CE4DD5"/>
    <w:rsid w:val="00CE4E90"/>
    <w:rsid w:val="00CE4F9B"/>
    <w:rsid w:val="00CE5140"/>
    <w:rsid w:val="00CE51DD"/>
    <w:rsid w:val="00CE5226"/>
    <w:rsid w:val="00CE54DA"/>
    <w:rsid w:val="00CE54E7"/>
    <w:rsid w:val="00CE5533"/>
    <w:rsid w:val="00CE55AE"/>
    <w:rsid w:val="00CE57CB"/>
    <w:rsid w:val="00CE58F2"/>
    <w:rsid w:val="00CE5C31"/>
    <w:rsid w:val="00CE5D1D"/>
    <w:rsid w:val="00CE5FEF"/>
    <w:rsid w:val="00CE6226"/>
    <w:rsid w:val="00CE6228"/>
    <w:rsid w:val="00CE638B"/>
    <w:rsid w:val="00CE63A9"/>
    <w:rsid w:val="00CE6441"/>
    <w:rsid w:val="00CE6740"/>
    <w:rsid w:val="00CE67B3"/>
    <w:rsid w:val="00CE696E"/>
    <w:rsid w:val="00CE6ACE"/>
    <w:rsid w:val="00CE6ADF"/>
    <w:rsid w:val="00CE6B30"/>
    <w:rsid w:val="00CE6C06"/>
    <w:rsid w:val="00CE6C82"/>
    <w:rsid w:val="00CE6D5D"/>
    <w:rsid w:val="00CE703B"/>
    <w:rsid w:val="00CE7145"/>
    <w:rsid w:val="00CE71AB"/>
    <w:rsid w:val="00CE73C4"/>
    <w:rsid w:val="00CE755B"/>
    <w:rsid w:val="00CE7571"/>
    <w:rsid w:val="00CE78C3"/>
    <w:rsid w:val="00CE7A3D"/>
    <w:rsid w:val="00CE7ACB"/>
    <w:rsid w:val="00CE7F75"/>
    <w:rsid w:val="00CF005E"/>
    <w:rsid w:val="00CF0166"/>
    <w:rsid w:val="00CF028C"/>
    <w:rsid w:val="00CF02EA"/>
    <w:rsid w:val="00CF03EB"/>
    <w:rsid w:val="00CF0541"/>
    <w:rsid w:val="00CF0548"/>
    <w:rsid w:val="00CF0588"/>
    <w:rsid w:val="00CF0721"/>
    <w:rsid w:val="00CF084E"/>
    <w:rsid w:val="00CF08E7"/>
    <w:rsid w:val="00CF0CB9"/>
    <w:rsid w:val="00CF0F62"/>
    <w:rsid w:val="00CF0FB8"/>
    <w:rsid w:val="00CF1213"/>
    <w:rsid w:val="00CF1260"/>
    <w:rsid w:val="00CF15E6"/>
    <w:rsid w:val="00CF17E4"/>
    <w:rsid w:val="00CF1A40"/>
    <w:rsid w:val="00CF1A9C"/>
    <w:rsid w:val="00CF1BE4"/>
    <w:rsid w:val="00CF1E68"/>
    <w:rsid w:val="00CF1F1D"/>
    <w:rsid w:val="00CF1F65"/>
    <w:rsid w:val="00CF2162"/>
    <w:rsid w:val="00CF221F"/>
    <w:rsid w:val="00CF2316"/>
    <w:rsid w:val="00CF24B1"/>
    <w:rsid w:val="00CF252F"/>
    <w:rsid w:val="00CF25DB"/>
    <w:rsid w:val="00CF2756"/>
    <w:rsid w:val="00CF27B2"/>
    <w:rsid w:val="00CF2851"/>
    <w:rsid w:val="00CF2C2E"/>
    <w:rsid w:val="00CF2C52"/>
    <w:rsid w:val="00CF2D18"/>
    <w:rsid w:val="00CF3068"/>
    <w:rsid w:val="00CF30F2"/>
    <w:rsid w:val="00CF30FC"/>
    <w:rsid w:val="00CF31F6"/>
    <w:rsid w:val="00CF3566"/>
    <w:rsid w:val="00CF36CB"/>
    <w:rsid w:val="00CF382C"/>
    <w:rsid w:val="00CF3844"/>
    <w:rsid w:val="00CF3B00"/>
    <w:rsid w:val="00CF3D6E"/>
    <w:rsid w:val="00CF3E01"/>
    <w:rsid w:val="00CF4204"/>
    <w:rsid w:val="00CF44DC"/>
    <w:rsid w:val="00CF4548"/>
    <w:rsid w:val="00CF464E"/>
    <w:rsid w:val="00CF46B3"/>
    <w:rsid w:val="00CF472F"/>
    <w:rsid w:val="00CF47BD"/>
    <w:rsid w:val="00CF4801"/>
    <w:rsid w:val="00CF4875"/>
    <w:rsid w:val="00CF49E4"/>
    <w:rsid w:val="00CF4AA5"/>
    <w:rsid w:val="00CF4BDA"/>
    <w:rsid w:val="00CF4BFE"/>
    <w:rsid w:val="00CF4D22"/>
    <w:rsid w:val="00CF4DC7"/>
    <w:rsid w:val="00CF4F7D"/>
    <w:rsid w:val="00CF5220"/>
    <w:rsid w:val="00CF5408"/>
    <w:rsid w:val="00CF55A6"/>
    <w:rsid w:val="00CF569C"/>
    <w:rsid w:val="00CF56B6"/>
    <w:rsid w:val="00CF571B"/>
    <w:rsid w:val="00CF579E"/>
    <w:rsid w:val="00CF5801"/>
    <w:rsid w:val="00CF5CD2"/>
    <w:rsid w:val="00CF5D7C"/>
    <w:rsid w:val="00CF6160"/>
    <w:rsid w:val="00CF6283"/>
    <w:rsid w:val="00CF6352"/>
    <w:rsid w:val="00CF6514"/>
    <w:rsid w:val="00CF65D5"/>
    <w:rsid w:val="00CF6644"/>
    <w:rsid w:val="00CF675E"/>
    <w:rsid w:val="00CF6B9D"/>
    <w:rsid w:val="00CF6CD9"/>
    <w:rsid w:val="00CF6E19"/>
    <w:rsid w:val="00CF70A9"/>
    <w:rsid w:val="00CF70AA"/>
    <w:rsid w:val="00CF7158"/>
    <w:rsid w:val="00CF7192"/>
    <w:rsid w:val="00CF7232"/>
    <w:rsid w:val="00CF7333"/>
    <w:rsid w:val="00CF7524"/>
    <w:rsid w:val="00CF77A9"/>
    <w:rsid w:val="00CF7927"/>
    <w:rsid w:val="00CF7A74"/>
    <w:rsid w:val="00CF7D04"/>
    <w:rsid w:val="00CF7E01"/>
    <w:rsid w:val="00CF7F8A"/>
    <w:rsid w:val="00D000C3"/>
    <w:rsid w:val="00D000DF"/>
    <w:rsid w:val="00D001C4"/>
    <w:rsid w:val="00D0025B"/>
    <w:rsid w:val="00D002DB"/>
    <w:rsid w:val="00D002EE"/>
    <w:rsid w:val="00D00455"/>
    <w:rsid w:val="00D0047E"/>
    <w:rsid w:val="00D004CA"/>
    <w:rsid w:val="00D0062D"/>
    <w:rsid w:val="00D00877"/>
    <w:rsid w:val="00D00912"/>
    <w:rsid w:val="00D009E6"/>
    <w:rsid w:val="00D00A3A"/>
    <w:rsid w:val="00D00A46"/>
    <w:rsid w:val="00D00A5D"/>
    <w:rsid w:val="00D00C02"/>
    <w:rsid w:val="00D00C84"/>
    <w:rsid w:val="00D00D7F"/>
    <w:rsid w:val="00D00DC6"/>
    <w:rsid w:val="00D00DD5"/>
    <w:rsid w:val="00D00E3A"/>
    <w:rsid w:val="00D00F0D"/>
    <w:rsid w:val="00D00F3E"/>
    <w:rsid w:val="00D00F6E"/>
    <w:rsid w:val="00D0109A"/>
    <w:rsid w:val="00D0118C"/>
    <w:rsid w:val="00D0129A"/>
    <w:rsid w:val="00D012F5"/>
    <w:rsid w:val="00D013BA"/>
    <w:rsid w:val="00D013DD"/>
    <w:rsid w:val="00D0164F"/>
    <w:rsid w:val="00D01776"/>
    <w:rsid w:val="00D0185C"/>
    <w:rsid w:val="00D01A4E"/>
    <w:rsid w:val="00D01A72"/>
    <w:rsid w:val="00D02081"/>
    <w:rsid w:val="00D023D3"/>
    <w:rsid w:val="00D0253B"/>
    <w:rsid w:val="00D02634"/>
    <w:rsid w:val="00D02670"/>
    <w:rsid w:val="00D02789"/>
    <w:rsid w:val="00D029F6"/>
    <w:rsid w:val="00D02A80"/>
    <w:rsid w:val="00D02AAC"/>
    <w:rsid w:val="00D02AD4"/>
    <w:rsid w:val="00D02AEB"/>
    <w:rsid w:val="00D02B14"/>
    <w:rsid w:val="00D02DAE"/>
    <w:rsid w:val="00D030A5"/>
    <w:rsid w:val="00D03188"/>
    <w:rsid w:val="00D03245"/>
    <w:rsid w:val="00D03291"/>
    <w:rsid w:val="00D035A3"/>
    <w:rsid w:val="00D0375B"/>
    <w:rsid w:val="00D03997"/>
    <w:rsid w:val="00D03B01"/>
    <w:rsid w:val="00D03BBF"/>
    <w:rsid w:val="00D03FCD"/>
    <w:rsid w:val="00D03FD8"/>
    <w:rsid w:val="00D042CF"/>
    <w:rsid w:val="00D048DD"/>
    <w:rsid w:val="00D05285"/>
    <w:rsid w:val="00D055C7"/>
    <w:rsid w:val="00D05A71"/>
    <w:rsid w:val="00D05CB7"/>
    <w:rsid w:val="00D05DAC"/>
    <w:rsid w:val="00D05F6F"/>
    <w:rsid w:val="00D063DB"/>
    <w:rsid w:val="00D0657B"/>
    <w:rsid w:val="00D0690B"/>
    <w:rsid w:val="00D06929"/>
    <w:rsid w:val="00D069AD"/>
    <w:rsid w:val="00D071E4"/>
    <w:rsid w:val="00D074C1"/>
    <w:rsid w:val="00D07511"/>
    <w:rsid w:val="00D07622"/>
    <w:rsid w:val="00D07A80"/>
    <w:rsid w:val="00D07AE3"/>
    <w:rsid w:val="00D07B32"/>
    <w:rsid w:val="00D07BC9"/>
    <w:rsid w:val="00D07C28"/>
    <w:rsid w:val="00D07E67"/>
    <w:rsid w:val="00D10089"/>
    <w:rsid w:val="00D1013E"/>
    <w:rsid w:val="00D101FF"/>
    <w:rsid w:val="00D1036C"/>
    <w:rsid w:val="00D10438"/>
    <w:rsid w:val="00D1043A"/>
    <w:rsid w:val="00D10635"/>
    <w:rsid w:val="00D106B2"/>
    <w:rsid w:val="00D109C3"/>
    <w:rsid w:val="00D10A51"/>
    <w:rsid w:val="00D10BCF"/>
    <w:rsid w:val="00D10E2F"/>
    <w:rsid w:val="00D110B0"/>
    <w:rsid w:val="00D11160"/>
    <w:rsid w:val="00D1120C"/>
    <w:rsid w:val="00D112FC"/>
    <w:rsid w:val="00D1157A"/>
    <w:rsid w:val="00D11640"/>
    <w:rsid w:val="00D1178E"/>
    <w:rsid w:val="00D117C4"/>
    <w:rsid w:val="00D11910"/>
    <w:rsid w:val="00D1199D"/>
    <w:rsid w:val="00D11AC6"/>
    <w:rsid w:val="00D11B06"/>
    <w:rsid w:val="00D11D0D"/>
    <w:rsid w:val="00D11D5E"/>
    <w:rsid w:val="00D11E65"/>
    <w:rsid w:val="00D11EF0"/>
    <w:rsid w:val="00D11F66"/>
    <w:rsid w:val="00D12003"/>
    <w:rsid w:val="00D123FF"/>
    <w:rsid w:val="00D12408"/>
    <w:rsid w:val="00D124A2"/>
    <w:rsid w:val="00D125F5"/>
    <w:rsid w:val="00D127D5"/>
    <w:rsid w:val="00D12816"/>
    <w:rsid w:val="00D1281B"/>
    <w:rsid w:val="00D12984"/>
    <w:rsid w:val="00D1298A"/>
    <w:rsid w:val="00D12CEF"/>
    <w:rsid w:val="00D12CF2"/>
    <w:rsid w:val="00D130B8"/>
    <w:rsid w:val="00D1328E"/>
    <w:rsid w:val="00D1339F"/>
    <w:rsid w:val="00D13418"/>
    <w:rsid w:val="00D13454"/>
    <w:rsid w:val="00D134B8"/>
    <w:rsid w:val="00D1352A"/>
    <w:rsid w:val="00D1352B"/>
    <w:rsid w:val="00D13565"/>
    <w:rsid w:val="00D1368A"/>
    <w:rsid w:val="00D1368E"/>
    <w:rsid w:val="00D1376D"/>
    <w:rsid w:val="00D1386C"/>
    <w:rsid w:val="00D139D0"/>
    <w:rsid w:val="00D13A5F"/>
    <w:rsid w:val="00D13B42"/>
    <w:rsid w:val="00D13BAE"/>
    <w:rsid w:val="00D13C3F"/>
    <w:rsid w:val="00D14048"/>
    <w:rsid w:val="00D1426C"/>
    <w:rsid w:val="00D142CF"/>
    <w:rsid w:val="00D144A9"/>
    <w:rsid w:val="00D144DF"/>
    <w:rsid w:val="00D1454B"/>
    <w:rsid w:val="00D1462B"/>
    <w:rsid w:val="00D1466F"/>
    <w:rsid w:val="00D14A34"/>
    <w:rsid w:val="00D14E7B"/>
    <w:rsid w:val="00D15362"/>
    <w:rsid w:val="00D15463"/>
    <w:rsid w:val="00D15532"/>
    <w:rsid w:val="00D1556C"/>
    <w:rsid w:val="00D15BC2"/>
    <w:rsid w:val="00D15C26"/>
    <w:rsid w:val="00D15F65"/>
    <w:rsid w:val="00D15FA8"/>
    <w:rsid w:val="00D15FD3"/>
    <w:rsid w:val="00D1606F"/>
    <w:rsid w:val="00D162BE"/>
    <w:rsid w:val="00D164FB"/>
    <w:rsid w:val="00D1668E"/>
    <w:rsid w:val="00D16873"/>
    <w:rsid w:val="00D169EA"/>
    <w:rsid w:val="00D16B84"/>
    <w:rsid w:val="00D16D3E"/>
    <w:rsid w:val="00D16DDC"/>
    <w:rsid w:val="00D16DDE"/>
    <w:rsid w:val="00D16E33"/>
    <w:rsid w:val="00D170F7"/>
    <w:rsid w:val="00D17339"/>
    <w:rsid w:val="00D1738F"/>
    <w:rsid w:val="00D1767D"/>
    <w:rsid w:val="00D1774F"/>
    <w:rsid w:val="00D1777A"/>
    <w:rsid w:val="00D177D6"/>
    <w:rsid w:val="00D17842"/>
    <w:rsid w:val="00D17889"/>
    <w:rsid w:val="00D17899"/>
    <w:rsid w:val="00D179CE"/>
    <w:rsid w:val="00D179D5"/>
    <w:rsid w:val="00D17A3F"/>
    <w:rsid w:val="00D17CAE"/>
    <w:rsid w:val="00D17E3A"/>
    <w:rsid w:val="00D2006B"/>
    <w:rsid w:val="00D202F5"/>
    <w:rsid w:val="00D204D9"/>
    <w:rsid w:val="00D2058F"/>
    <w:rsid w:val="00D20599"/>
    <w:rsid w:val="00D205D9"/>
    <w:rsid w:val="00D20715"/>
    <w:rsid w:val="00D20BEA"/>
    <w:rsid w:val="00D20BF6"/>
    <w:rsid w:val="00D20E87"/>
    <w:rsid w:val="00D20EFD"/>
    <w:rsid w:val="00D21029"/>
    <w:rsid w:val="00D2110D"/>
    <w:rsid w:val="00D21159"/>
    <w:rsid w:val="00D2141C"/>
    <w:rsid w:val="00D21443"/>
    <w:rsid w:val="00D21605"/>
    <w:rsid w:val="00D2164D"/>
    <w:rsid w:val="00D216C8"/>
    <w:rsid w:val="00D217CF"/>
    <w:rsid w:val="00D21958"/>
    <w:rsid w:val="00D21996"/>
    <w:rsid w:val="00D21A8B"/>
    <w:rsid w:val="00D21A9E"/>
    <w:rsid w:val="00D21B13"/>
    <w:rsid w:val="00D21E4E"/>
    <w:rsid w:val="00D21EB7"/>
    <w:rsid w:val="00D22171"/>
    <w:rsid w:val="00D221C2"/>
    <w:rsid w:val="00D2248D"/>
    <w:rsid w:val="00D22627"/>
    <w:rsid w:val="00D226A8"/>
    <w:rsid w:val="00D2284E"/>
    <w:rsid w:val="00D22998"/>
    <w:rsid w:val="00D22AC4"/>
    <w:rsid w:val="00D22AFF"/>
    <w:rsid w:val="00D22B02"/>
    <w:rsid w:val="00D22B0C"/>
    <w:rsid w:val="00D22D0C"/>
    <w:rsid w:val="00D22FAB"/>
    <w:rsid w:val="00D231DF"/>
    <w:rsid w:val="00D23382"/>
    <w:rsid w:val="00D23421"/>
    <w:rsid w:val="00D2343F"/>
    <w:rsid w:val="00D236D6"/>
    <w:rsid w:val="00D23749"/>
    <w:rsid w:val="00D237FC"/>
    <w:rsid w:val="00D23991"/>
    <w:rsid w:val="00D23A0C"/>
    <w:rsid w:val="00D23AAA"/>
    <w:rsid w:val="00D23AC4"/>
    <w:rsid w:val="00D23AE3"/>
    <w:rsid w:val="00D23B7E"/>
    <w:rsid w:val="00D23C21"/>
    <w:rsid w:val="00D23CD7"/>
    <w:rsid w:val="00D23E91"/>
    <w:rsid w:val="00D23FC6"/>
    <w:rsid w:val="00D24123"/>
    <w:rsid w:val="00D2419C"/>
    <w:rsid w:val="00D24495"/>
    <w:rsid w:val="00D24587"/>
    <w:rsid w:val="00D245C4"/>
    <w:rsid w:val="00D2462B"/>
    <w:rsid w:val="00D24712"/>
    <w:rsid w:val="00D24730"/>
    <w:rsid w:val="00D247F3"/>
    <w:rsid w:val="00D249D2"/>
    <w:rsid w:val="00D24B17"/>
    <w:rsid w:val="00D24B95"/>
    <w:rsid w:val="00D24E53"/>
    <w:rsid w:val="00D256D5"/>
    <w:rsid w:val="00D25803"/>
    <w:rsid w:val="00D25807"/>
    <w:rsid w:val="00D25CCF"/>
    <w:rsid w:val="00D25DF1"/>
    <w:rsid w:val="00D2600C"/>
    <w:rsid w:val="00D26018"/>
    <w:rsid w:val="00D26183"/>
    <w:rsid w:val="00D261AD"/>
    <w:rsid w:val="00D264B9"/>
    <w:rsid w:val="00D264E7"/>
    <w:rsid w:val="00D265EB"/>
    <w:rsid w:val="00D266F7"/>
    <w:rsid w:val="00D26701"/>
    <w:rsid w:val="00D2682A"/>
    <w:rsid w:val="00D26844"/>
    <w:rsid w:val="00D268D9"/>
    <w:rsid w:val="00D269F3"/>
    <w:rsid w:val="00D26A77"/>
    <w:rsid w:val="00D26BDD"/>
    <w:rsid w:val="00D26D46"/>
    <w:rsid w:val="00D2736E"/>
    <w:rsid w:val="00D273D0"/>
    <w:rsid w:val="00D275EB"/>
    <w:rsid w:val="00D27669"/>
    <w:rsid w:val="00D2789A"/>
    <w:rsid w:val="00D2796B"/>
    <w:rsid w:val="00D27C2A"/>
    <w:rsid w:val="00D27D2A"/>
    <w:rsid w:val="00D27D49"/>
    <w:rsid w:val="00D27DE3"/>
    <w:rsid w:val="00D27FD1"/>
    <w:rsid w:val="00D3026D"/>
    <w:rsid w:val="00D30351"/>
    <w:rsid w:val="00D304E2"/>
    <w:rsid w:val="00D30515"/>
    <w:rsid w:val="00D3052B"/>
    <w:rsid w:val="00D305C4"/>
    <w:rsid w:val="00D30608"/>
    <w:rsid w:val="00D3072A"/>
    <w:rsid w:val="00D30AAC"/>
    <w:rsid w:val="00D30E79"/>
    <w:rsid w:val="00D30EA4"/>
    <w:rsid w:val="00D30EBD"/>
    <w:rsid w:val="00D30F35"/>
    <w:rsid w:val="00D31008"/>
    <w:rsid w:val="00D311C7"/>
    <w:rsid w:val="00D312BC"/>
    <w:rsid w:val="00D312F4"/>
    <w:rsid w:val="00D3138C"/>
    <w:rsid w:val="00D3144F"/>
    <w:rsid w:val="00D3152C"/>
    <w:rsid w:val="00D31981"/>
    <w:rsid w:val="00D31B3C"/>
    <w:rsid w:val="00D31BEC"/>
    <w:rsid w:val="00D31C42"/>
    <w:rsid w:val="00D31C4E"/>
    <w:rsid w:val="00D31CBA"/>
    <w:rsid w:val="00D31E92"/>
    <w:rsid w:val="00D31EB4"/>
    <w:rsid w:val="00D31ECD"/>
    <w:rsid w:val="00D31FA1"/>
    <w:rsid w:val="00D320C2"/>
    <w:rsid w:val="00D3214E"/>
    <w:rsid w:val="00D3224C"/>
    <w:rsid w:val="00D32421"/>
    <w:rsid w:val="00D32426"/>
    <w:rsid w:val="00D32482"/>
    <w:rsid w:val="00D3251D"/>
    <w:rsid w:val="00D32586"/>
    <w:rsid w:val="00D325D1"/>
    <w:rsid w:val="00D3263A"/>
    <w:rsid w:val="00D3280F"/>
    <w:rsid w:val="00D32833"/>
    <w:rsid w:val="00D32839"/>
    <w:rsid w:val="00D32901"/>
    <w:rsid w:val="00D32986"/>
    <w:rsid w:val="00D32E4C"/>
    <w:rsid w:val="00D32E89"/>
    <w:rsid w:val="00D32EA9"/>
    <w:rsid w:val="00D3368F"/>
    <w:rsid w:val="00D3373B"/>
    <w:rsid w:val="00D337A0"/>
    <w:rsid w:val="00D33952"/>
    <w:rsid w:val="00D33ABC"/>
    <w:rsid w:val="00D33B43"/>
    <w:rsid w:val="00D33C44"/>
    <w:rsid w:val="00D33C82"/>
    <w:rsid w:val="00D33F6E"/>
    <w:rsid w:val="00D3402F"/>
    <w:rsid w:val="00D343EE"/>
    <w:rsid w:val="00D34470"/>
    <w:rsid w:val="00D344B4"/>
    <w:rsid w:val="00D3481B"/>
    <w:rsid w:val="00D34910"/>
    <w:rsid w:val="00D3498A"/>
    <w:rsid w:val="00D34AAB"/>
    <w:rsid w:val="00D34C74"/>
    <w:rsid w:val="00D34C9E"/>
    <w:rsid w:val="00D34F7C"/>
    <w:rsid w:val="00D34F8A"/>
    <w:rsid w:val="00D3536E"/>
    <w:rsid w:val="00D354C9"/>
    <w:rsid w:val="00D355AF"/>
    <w:rsid w:val="00D3565D"/>
    <w:rsid w:val="00D3576A"/>
    <w:rsid w:val="00D35919"/>
    <w:rsid w:val="00D35A88"/>
    <w:rsid w:val="00D35B00"/>
    <w:rsid w:val="00D35BF5"/>
    <w:rsid w:val="00D35E55"/>
    <w:rsid w:val="00D35FD0"/>
    <w:rsid w:val="00D36229"/>
    <w:rsid w:val="00D3687B"/>
    <w:rsid w:val="00D3689C"/>
    <w:rsid w:val="00D368A9"/>
    <w:rsid w:val="00D36C5E"/>
    <w:rsid w:val="00D36F95"/>
    <w:rsid w:val="00D370DC"/>
    <w:rsid w:val="00D371EF"/>
    <w:rsid w:val="00D372C8"/>
    <w:rsid w:val="00D378D2"/>
    <w:rsid w:val="00D379BB"/>
    <w:rsid w:val="00D37A6F"/>
    <w:rsid w:val="00D37C2D"/>
    <w:rsid w:val="00D40028"/>
    <w:rsid w:val="00D40125"/>
    <w:rsid w:val="00D4012A"/>
    <w:rsid w:val="00D4025C"/>
    <w:rsid w:val="00D40646"/>
    <w:rsid w:val="00D4091C"/>
    <w:rsid w:val="00D40A6F"/>
    <w:rsid w:val="00D40AA1"/>
    <w:rsid w:val="00D40BFC"/>
    <w:rsid w:val="00D40C18"/>
    <w:rsid w:val="00D40E64"/>
    <w:rsid w:val="00D40F0C"/>
    <w:rsid w:val="00D4100C"/>
    <w:rsid w:val="00D4111D"/>
    <w:rsid w:val="00D4112E"/>
    <w:rsid w:val="00D412E3"/>
    <w:rsid w:val="00D4135A"/>
    <w:rsid w:val="00D414BC"/>
    <w:rsid w:val="00D4191E"/>
    <w:rsid w:val="00D41929"/>
    <w:rsid w:val="00D41B56"/>
    <w:rsid w:val="00D41EE2"/>
    <w:rsid w:val="00D42183"/>
    <w:rsid w:val="00D421B3"/>
    <w:rsid w:val="00D4258F"/>
    <w:rsid w:val="00D425E8"/>
    <w:rsid w:val="00D42618"/>
    <w:rsid w:val="00D4268F"/>
    <w:rsid w:val="00D426DF"/>
    <w:rsid w:val="00D4272B"/>
    <w:rsid w:val="00D427D4"/>
    <w:rsid w:val="00D4281A"/>
    <w:rsid w:val="00D4284F"/>
    <w:rsid w:val="00D428FE"/>
    <w:rsid w:val="00D42AFA"/>
    <w:rsid w:val="00D42E01"/>
    <w:rsid w:val="00D42E51"/>
    <w:rsid w:val="00D42E6E"/>
    <w:rsid w:val="00D43256"/>
    <w:rsid w:val="00D43356"/>
    <w:rsid w:val="00D435E4"/>
    <w:rsid w:val="00D438BF"/>
    <w:rsid w:val="00D4399F"/>
    <w:rsid w:val="00D43A0F"/>
    <w:rsid w:val="00D43B25"/>
    <w:rsid w:val="00D43C0C"/>
    <w:rsid w:val="00D43CCF"/>
    <w:rsid w:val="00D43E56"/>
    <w:rsid w:val="00D43F1B"/>
    <w:rsid w:val="00D44286"/>
    <w:rsid w:val="00D44483"/>
    <w:rsid w:val="00D444E3"/>
    <w:rsid w:val="00D446BA"/>
    <w:rsid w:val="00D44762"/>
    <w:rsid w:val="00D4488B"/>
    <w:rsid w:val="00D448A3"/>
    <w:rsid w:val="00D44ABA"/>
    <w:rsid w:val="00D44AE2"/>
    <w:rsid w:val="00D44B5E"/>
    <w:rsid w:val="00D44D36"/>
    <w:rsid w:val="00D450B7"/>
    <w:rsid w:val="00D45156"/>
    <w:rsid w:val="00D453BB"/>
    <w:rsid w:val="00D45650"/>
    <w:rsid w:val="00D45753"/>
    <w:rsid w:val="00D457D9"/>
    <w:rsid w:val="00D459F4"/>
    <w:rsid w:val="00D45A86"/>
    <w:rsid w:val="00D45B55"/>
    <w:rsid w:val="00D45CD9"/>
    <w:rsid w:val="00D45DAA"/>
    <w:rsid w:val="00D45FA7"/>
    <w:rsid w:val="00D45FAE"/>
    <w:rsid w:val="00D46002"/>
    <w:rsid w:val="00D4627D"/>
    <w:rsid w:val="00D463CE"/>
    <w:rsid w:val="00D46498"/>
    <w:rsid w:val="00D468D0"/>
    <w:rsid w:val="00D46978"/>
    <w:rsid w:val="00D46B50"/>
    <w:rsid w:val="00D46B6C"/>
    <w:rsid w:val="00D46FF3"/>
    <w:rsid w:val="00D471FA"/>
    <w:rsid w:val="00D47200"/>
    <w:rsid w:val="00D4721B"/>
    <w:rsid w:val="00D478ED"/>
    <w:rsid w:val="00D47ADE"/>
    <w:rsid w:val="00D47AFC"/>
    <w:rsid w:val="00D47C6E"/>
    <w:rsid w:val="00D47C97"/>
    <w:rsid w:val="00D47D89"/>
    <w:rsid w:val="00D500FE"/>
    <w:rsid w:val="00D501F0"/>
    <w:rsid w:val="00D502D9"/>
    <w:rsid w:val="00D50387"/>
    <w:rsid w:val="00D5046D"/>
    <w:rsid w:val="00D50636"/>
    <w:rsid w:val="00D507A1"/>
    <w:rsid w:val="00D507FF"/>
    <w:rsid w:val="00D5081E"/>
    <w:rsid w:val="00D5089F"/>
    <w:rsid w:val="00D50A93"/>
    <w:rsid w:val="00D50AB7"/>
    <w:rsid w:val="00D50C1C"/>
    <w:rsid w:val="00D50DFE"/>
    <w:rsid w:val="00D50E00"/>
    <w:rsid w:val="00D50E66"/>
    <w:rsid w:val="00D50EB0"/>
    <w:rsid w:val="00D50EC9"/>
    <w:rsid w:val="00D50F82"/>
    <w:rsid w:val="00D51010"/>
    <w:rsid w:val="00D510BB"/>
    <w:rsid w:val="00D5117E"/>
    <w:rsid w:val="00D51325"/>
    <w:rsid w:val="00D51349"/>
    <w:rsid w:val="00D51478"/>
    <w:rsid w:val="00D5162F"/>
    <w:rsid w:val="00D51657"/>
    <w:rsid w:val="00D51676"/>
    <w:rsid w:val="00D516B8"/>
    <w:rsid w:val="00D5178C"/>
    <w:rsid w:val="00D51A6E"/>
    <w:rsid w:val="00D51B23"/>
    <w:rsid w:val="00D51C66"/>
    <w:rsid w:val="00D51ED0"/>
    <w:rsid w:val="00D51F66"/>
    <w:rsid w:val="00D51FA5"/>
    <w:rsid w:val="00D520D8"/>
    <w:rsid w:val="00D5215A"/>
    <w:rsid w:val="00D52206"/>
    <w:rsid w:val="00D5230A"/>
    <w:rsid w:val="00D52366"/>
    <w:rsid w:val="00D525CA"/>
    <w:rsid w:val="00D526A7"/>
    <w:rsid w:val="00D527A9"/>
    <w:rsid w:val="00D527CD"/>
    <w:rsid w:val="00D52E8F"/>
    <w:rsid w:val="00D52E98"/>
    <w:rsid w:val="00D52E9A"/>
    <w:rsid w:val="00D52FF4"/>
    <w:rsid w:val="00D53008"/>
    <w:rsid w:val="00D53612"/>
    <w:rsid w:val="00D53701"/>
    <w:rsid w:val="00D53B0C"/>
    <w:rsid w:val="00D53BC2"/>
    <w:rsid w:val="00D53C8E"/>
    <w:rsid w:val="00D53C94"/>
    <w:rsid w:val="00D53CB6"/>
    <w:rsid w:val="00D53CC3"/>
    <w:rsid w:val="00D53D7A"/>
    <w:rsid w:val="00D54031"/>
    <w:rsid w:val="00D544AA"/>
    <w:rsid w:val="00D54556"/>
    <w:rsid w:val="00D5456B"/>
    <w:rsid w:val="00D5469E"/>
    <w:rsid w:val="00D54779"/>
    <w:rsid w:val="00D548E7"/>
    <w:rsid w:val="00D54A17"/>
    <w:rsid w:val="00D54B04"/>
    <w:rsid w:val="00D54C05"/>
    <w:rsid w:val="00D5533E"/>
    <w:rsid w:val="00D55346"/>
    <w:rsid w:val="00D55532"/>
    <w:rsid w:val="00D555B7"/>
    <w:rsid w:val="00D5563E"/>
    <w:rsid w:val="00D55654"/>
    <w:rsid w:val="00D55736"/>
    <w:rsid w:val="00D558E5"/>
    <w:rsid w:val="00D55A4E"/>
    <w:rsid w:val="00D55A8E"/>
    <w:rsid w:val="00D55CDB"/>
    <w:rsid w:val="00D55DAF"/>
    <w:rsid w:val="00D56160"/>
    <w:rsid w:val="00D56233"/>
    <w:rsid w:val="00D5631B"/>
    <w:rsid w:val="00D563AE"/>
    <w:rsid w:val="00D564C7"/>
    <w:rsid w:val="00D566B1"/>
    <w:rsid w:val="00D566D6"/>
    <w:rsid w:val="00D56A03"/>
    <w:rsid w:val="00D56A60"/>
    <w:rsid w:val="00D56A61"/>
    <w:rsid w:val="00D56B28"/>
    <w:rsid w:val="00D56BA2"/>
    <w:rsid w:val="00D56BE2"/>
    <w:rsid w:val="00D56BFF"/>
    <w:rsid w:val="00D56C59"/>
    <w:rsid w:val="00D56D4C"/>
    <w:rsid w:val="00D56F37"/>
    <w:rsid w:val="00D56FD0"/>
    <w:rsid w:val="00D5713B"/>
    <w:rsid w:val="00D57265"/>
    <w:rsid w:val="00D5740B"/>
    <w:rsid w:val="00D575E6"/>
    <w:rsid w:val="00D5769D"/>
    <w:rsid w:val="00D57E06"/>
    <w:rsid w:val="00D57E17"/>
    <w:rsid w:val="00D57F66"/>
    <w:rsid w:val="00D57F91"/>
    <w:rsid w:val="00D60172"/>
    <w:rsid w:val="00D60406"/>
    <w:rsid w:val="00D60568"/>
    <w:rsid w:val="00D6056F"/>
    <w:rsid w:val="00D607A1"/>
    <w:rsid w:val="00D60A24"/>
    <w:rsid w:val="00D60C2E"/>
    <w:rsid w:val="00D60D2D"/>
    <w:rsid w:val="00D60E0D"/>
    <w:rsid w:val="00D61123"/>
    <w:rsid w:val="00D61152"/>
    <w:rsid w:val="00D61172"/>
    <w:rsid w:val="00D614FF"/>
    <w:rsid w:val="00D616EE"/>
    <w:rsid w:val="00D6178B"/>
    <w:rsid w:val="00D617EB"/>
    <w:rsid w:val="00D61968"/>
    <w:rsid w:val="00D619E0"/>
    <w:rsid w:val="00D61C60"/>
    <w:rsid w:val="00D61C9E"/>
    <w:rsid w:val="00D61D40"/>
    <w:rsid w:val="00D61E6D"/>
    <w:rsid w:val="00D61EB1"/>
    <w:rsid w:val="00D61F23"/>
    <w:rsid w:val="00D620A4"/>
    <w:rsid w:val="00D620F9"/>
    <w:rsid w:val="00D6221B"/>
    <w:rsid w:val="00D6234E"/>
    <w:rsid w:val="00D62382"/>
    <w:rsid w:val="00D624ED"/>
    <w:rsid w:val="00D62A50"/>
    <w:rsid w:val="00D62CF1"/>
    <w:rsid w:val="00D62CF3"/>
    <w:rsid w:val="00D62DBF"/>
    <w:rsid w:val="00D62DC9"/>
    <w:rsid w:val="00D62DD6"/>
    <w:rsid w:val="00D62E5C"/>
    <w:rsid w:val="00D6301D"/>
    <w:rsid w:val="00D63026"/>
    <w:rsid w:val="00D6303E"/>
    <w:rsid w:val="00D630A9"/>
    <w:rsid w:val="00D63186"/>
    <w:rsid w:val="00D631FB"/>
    <w:rsid w:val="00D6324A"/>
    <w:rsid w:val="00D63308"/>
    <w:rsid w:val="00D63453"/>
    <w:rsid w:val="00D63670"/>
    <w:rsid w:val="00D636B7"/>
    <w:rsid w:val="00D636FE"/>
    <w:rsid w:val="00D63715"/>
    <w:rsid w:val="00D6378C"/>
    <w:rsid w:val="00D63836"/>
    <w:rsid w:val="00D63A75"/>
    <w:rsid w:val="00D63A86"/>
    <w:rsid w:val="00D63C35"/>
    <w:rsid w:val="00D63DF0"/>
    <w:rsid w:val="00D63FD9"/>
    <w:rsid w:val="00D64048"/>
    <w:rsid w:val="00D64061"/>
    <w:rsid w:val="00D64064"/>
    <w:rsid w:val="00D6415E"/>
    <w:rsid w:val="00D642E9"/>
    <w:rsid w:val="00D64320"/>
    <w:rsid w:val="00D6441A"/>
    <w:rsid w:val="00D644F6"/>
    <w:rsid w:val="00D64581"/>
    <w:rsid w:val="00D64BB0"/>
    <w:rsid w:val="00D64CA1"/>
    <w:rsid w:val="00D64F30"/>
    <w:rsid w:val="00D64F3C"/>
    <w:rsid w:val="00D64F48"/>
    <w:rsid w:val="00D64FAE"/>
    <w:rsid w:val="00D65048"/>
    <w:rsid w:val="00D650B1"/>
    <w:rsid w:val="00D6516D"/>
    <w:rsid w:val="00D651AA"/>
    <w:rsid w:val="00D652BB"/>
    <w:rsid w:val="00D654F7"/>
    <w:rsid w:val="00D65725"/>
    <w:rsid w:val="00D65AD3"/>
    <w:rsid w:val="00D65C71"/>
    <w:rsid w:val="00D65FA7"/>
    <w:rsid w:val="00D661B8"/>
    <w:rsid w:val="00D661D2"/>
    <w:rsid w:val="00D662F7"/>
    <w:rsid w:val="00D6649C"/>
    <w:rsid w:val="00D6659D"/>
    <w:rsid w:val="00D66946"/>
    <w:rsid w:val="00D669DA"/>
    <w:rsid w:val="00D669F8"/>
    <w:rsid w:val="00D66B7B"/>
    <w:rsid w:val="00D66DEE"/>
    <w:rsid w:val="00D66E9D"/>
    <w:rsid w:val="00D66F81"/>
    <w:rsid w:val="00D672D8"/>
    <w:rsid w:val="00D673D3"/>
    <w:rsid w:val="00D67B82"/>
    <w:rsid w:val="00D67CBC"/>
    <w:rsid w:val="00D67CCA"/>
    <w:rsid w:val="00D67D3F"/>
    <w:rsid w:val="00D67D93"/>
    <w:rsid w:val="00D67EC0"/>
    <w:rsid w:val="00D7001E"/>
    <w:rsid w:val="00D70099"/>
    <w:rsid w:val="00D70150"/>
    <w:rsid w:val="00D70471"/>
    <w:rsid w:val="00D704C8"/>
    <w:rsid w:val="00D70B93"/>
    <w:rsid w:val="00D70DBD"/>
    <w:rsid w:val="00D70ED5"/>
    <w:rsid w:val="00D70FD4"/>
    <w:rsid w:val="00D70FDA"/>
    <w:rsid w:val="00D713D8"/>
    <w:rsid w:val="00D714BA"/>
    <w:rsid w:val="00D715B3"/>
    <w:rsid w:val="00D715E1"/>
    <w:rsid w:val="00D71717"/>
    <w:rsid w:val="00D71A37"/>
    <w:rsid w:val="00D71B46"/>
    <w:rsid w:val="00D71EE7"/>
    <w:rsid w:val="00D72287"/>
    <w:rsid w:val="00D7230F"/>
    <w:rsid w:val="00D72619"/>
    <w:rsid w:val="00D7263D"/>
    <w:rsid w:val="00D72D9D"/>
    <w:rsid w:val="00D72F95"/>
    <w:rsid w:val="00D730DB"/>
    <w:rsid w:val="00D7325F"/>
    <w:rsid w:val="00D7336B"/>
    <w:rsid w:val="00D73402"/>
    <w:rsid w:val="00D73648"/>
    <w:rsid w:val="00D738BC"/>
    <w:rsid w:val="00D73C96"/>
    <w:rsid w:val="00D73CEB"/>
    <w:rsid w:val="00D73D5A"/>
    <w:rsid w:val="00D73E51"/>
    <w:rsid w:val="00D73FE5"/>
    <w:rsid w:val="00D740B6"/>
    <w:rsid w:val="00D740C9"/>
    <w:rsid w:val="00D740D8"/>
    <w:rsid w:val="00D7420E"/>
    <w:rsid w:val="00D7423C"/>
    <w:rsid w:val="00D74272"/>
    <w:rsid w:val="00D7435C"/>
    <w:rsid w:val="00D74442"/>
    <w:rsid w:val="00D74567"/>
    <w:rsid w:val="00D745AD"/>
    <w:rsid w:val="00D748F6"/>
    <w:rsid w:val="00D74997"/>
    <w:rsid w:val="00D74B43"/>
    <w:rsid w:val="00D74BA8"/>
    <w:rsid w:val="00D74BB7"/>
    <w:rsid w:val="00D74DA4"/>
    <w:rsid w:val="00D75002"/>
    <w:rsid w:val="00D75027"/>
    <w:rsid w:val="00D75110"/>
    <w:rsid w:val="00D7526E"/>
    <w:rsid w:val="00D752C9"/>
    <w:rsid w:val="00D755BD"/>
    <w:rsid w:val="00D75639"/>
    <w:rsid w:val="00D75666"/>
    <w:rsid w:val="00D75810"/>
    <w:rsid w:val="00D75817"/>
    <w:rsid w:val="00D75829"/>
    <w:rsid w:val="00D7591D"/>
    <w:rsid w:val="00D75C34"/>
    <w:rsid w:val="00D75C7A"/>
    <w:rsid w:val="00D75E0A"/>
    <w:rsid w:val="00D761AD"/>
    <w:rsid w:val="00D763CA"/>
    <w:rsid w:val="00D76498"/>
    <w:rsid w:val="00D765A5"/>
    <w:rsid w:val="00D76AA9"/>
    <w:rsid w:val="00D771F0"/>
    <w:rsid w:val="00D77435"/>
    <w:rsid w:val="00D77768"/>
    <w:rsid w:val="00D7789A"/>
    <w:rsid w:val="00D77A73"/>
    <w:rsid w:val="00D77BC9"/>
    <w:rsid w:val="00D77C7D"/>
    <w:rsid w:val="00D77CB5"/>
    <w:rsid w:val="00D80072"/>
    <w:rsid w:val="00D8012A"/>
    <w:rsid w:val="00D8058C"/>
    <w:rsid w:val="00D805AF"/>
    <w:rsid w:val="00D80691"/>
    <w:rsid w:val="00D80732"/>
    <w:rsid w:val="00D807CB"/>
    <w:rsid w:val="00D807ED"/>
    <w:rsid w:val="00D808BB"/>
    <w:rsid w:val="00D80C30"/>
    <w:rsid w:val="00D810AC"/>
    <w:rsid w:val="00D81377"/>
    <w:rsid w:val="00D813A7"/>
    <w:rsid w:val="00D813CB"/>
    <w:rsid w:val="00D81790"/>
    <w:rsid w:val="00D818A4"/>
    <w:rsid w:val="00D819EA"/>
    <w:rsid w:val="00D81B42"/>
    <w:rsid w:val="00D81B4A"/>
    <w:rsid w:val="00D81CCC"/>
    <w:rsid w:val="00D81F12"/>
    <w:rsid w:val="00D81FE6"/>
    <w:rsid w:val="00D820D0"/>
    <w:rsid w:val="00D822F7"/>
    <w:rsid w:val="00D8230E"/>
    <w:rsid w:val="00D82430"/>
    <w:rsid w:val="00D82520"/>
    <w:rsid w:val="00D82650"/>
    <w:rsid w:val="00D82786"/>
    <w:rsid w:val="00D82790"/>
    <w:rsid w:val="00D82A27"/>
    <w:rsid w:val="00D82C3B"/>
    <w:rsid w:val="00D82F19"/>
    <w:rsid w:val="00D8304D"/>
    <w:rsid w:val="00D830EE"/>
    <w:rsid w:val="00D8311D"/>
    <w:rsid w:val="00D832A4"/>
    <w:rsid w:val="00D832D0"/>
    <w:rsid w:val="00D8344B"/>
    <w:rsid w:val="00D83495"/>
    <w:rsid w:val="00D83556"/>
    <w:rsid w:val="00D83798"/>
    <w:rsid w:val="00D837C7"/>
    <w:rsid w:val="00D83872"/>
    <w:rsid w:val="00D83B1B"/>
    <w:rsid w:val="00D83BDF"/>
    <w:rsid w:val="00D83E21"/>
    <w:rsid w:val="00D83FD2"/>
    <w:rsid w:val="00D84136"/>
    <w:rsid w:val="00D84198"/>
    <w:rsid w:val="00D8428E"/>
    <w:rsid w:val="00D844EA"/>
    <w:rsid w:val="00D8463F"/>
    <w:rsid w:val="00D84739"/>
    <w:rsid w:val="00D847AF"/>
    <w:rsid w:val="00D8497E"/>
    <w:rsid w:val="00D84A02"/>
    <w:rsid w:val="00D84BB8"/>
    <w:rsid w:val="00D84BD7"/>
    <w:rsid w:val="00D84DB4"/>
    <w:rsid w:val="00D84F33"/>
    <w:rsid w:val="00D850C2"/>
    <w:rsid w:val="00D8520D"/>
    <w:rsid w:val="00D85292"/>
    <w:rsid w:val="00D85336"/>
    <w:rsid w:val="00D85391"/>
    <w:rsid w:val="00D8541B"/>
    <w:rsid w:val="00D85420"/>
    <w:rsid w:val="00D8549C"/>
    <w:rsid w:val="00D855FD"/>
    <w:rsid w:val="00D8585E"/>
    <w:rsid w:val="00D85867"/>
    <w:rsid w:val="00D858CD"/>
    <w:rsid w:val="00D85C43"/>
    <w:rsid w:val="00D85CD0"/>
    <w:rsid w:val="00D85D0B"/>
    <w:rsid w:val="00D86146"/>
    <w:rsid w:val="00D8659F"/>
    <w:rsid w:val="00D865DB"/>
    <w:rsid w:val="00D8662A"/>
    <w:rsid w:val="00D867BC"/>
    <w:rsid w:val="00D867E0"/>
    <w:rsid w:val="00D86BD3"/>
    <w:rsid w:val="00D86CAD"/>
    <w:rsid w:val="00D86DD5"/>
    <w:rsid w:val="00D86E45"/>
    <w:rsid w:val="00D86E86"/>
    <w:rsid w:val="00D86EFC"/>
    <w:rsid w:val="00D86FBB"/>
    <w:rsid w:val="00D87098"/>
    <w:rsid w:val="00D8712D"/>
    <w:rsid w:val="00D87357"/>
    <w:rsid w:val="00D87419"/>
    <w:rsid w:val="00D87485"/>
    <w:rsid w:val="00D8752E"/>
    <w:rsid w:val="00D87680"/>
    <w:rsid w:val="00D876A6"/>
    <w:rsid w:val="00D8770D"/>
    <w:rsid w:val="00D8776E"/>
    <w:rsid w:val="00D87841"/>
    <w:rsid w:val="00D87C19"/>
    <w:rsid w:val="00D87C66"/>
    <w:rsid w:val="00D87D85"/>
    <w:rsid w:val="00D87E84"/>
    <w:rsid w:val="00D87F16"/>
    <w:rsid w:val="00D87FC6"/>
    <w:rsid w:val="00D9000F"/>
    <w:rsid w:val="00D90070"/>
    <w:rsid w:val="00D903C6"/>
    <w:rsid w:val="00D903DA"/>
    <w:rsid w:val="00D90446"/>
    <w:rsid w:val="00D9049A"/>
    <w:rsid w:val="00D909A5"/>
    <w:rsid w:val="00D90AFC"/>
    <w:rsid w:val="00D90BEA"/>
    <w:rsid w:val="00D90E64"/>
    <w:rsid w:val="00D90E66"/>
    <w:rsid w:val="00D90F43"/>
    <w:rsid w:val="00D9103E"/>
    <w:rsid w:val="00D91137"/>
    <w:rsid w:val="00D911FF"/>
    <w:rsid w:val="00D912E0"/>
    <w:rsid w:val="00D9139B"/>
    <w:rsid w:val="00D9141B"/>
    <w:rsid w:val="00D915D6"/>
    <w:rsid w:val="00D91796"/>
    <w:rsid w:val="00D9189F"/>
    <w:rsid w:val="00D91914"/>
    <w:rsid w:val="00D91D94"/>
    <w:rsid w:val="00D91E3D"/>
    <w:rsid w:val="00D91E68"/>
    <w:rsid w:val="00D92046"/>
    <w:rsid w:val="00D920DE"/>
    <w:rsid w:val="00D921F7"/>
    <w:rsid w:val="00D9236A"/>
    <w:rsid w:val="00D9261E"/>
    <w:rsid w:val="00D927A4"/>
    <w:rsid w:val="00D92960"/>
    <w:rsid w:val="00D92B79"/>
    <w:rsid w:val="00D92C54"/>
    <w:rsid w:val="00D92C68"/>
    <w:rsid w:val="00D92CF6"/>
    <w:rsid w:val="00D92EB0"/>
    <w:rsid w:val="00D93054"/>
    <w:rsid w:val="00D933EB"/>
    <w:rsid w:val="00D933FF"/>
    <w:rsid w:val="00D9349C"/>
    <w:rsid w:val="00D93546"/>
    <w:rsid w:val="00D9374B"/>
    <w:rsid w:val="00D9379C"/>
    <w:rsid w:val="00D938BF"/>
    <w:rsid w:val="00D93A4F"/>
    <w:rsid w:val="00D93B55"/>
    <w:rsid w:val="00D93BD3"/>
    <w:rsid w:val="00D93C4F"/>
    <w:rsid w:val="00D93D47"/>
    <w:rsid w:val="00D93EE9"/>
    <w:rsid w:val="00D93F5A"/>
    <w:rsid w:val="00D94151"/>
    <w:rsid w:val="00D9429C"/>
    <w:rsid w:val="00D942CB"/>
    <w:rsid w:val="00D943F3"/>
    <w:rsid w:val="00D947F0"/>
    <w:rsid w:val="00D94886"/>
    <w:rsid w:val="00D94A18"/>
    <w:rsid w:val="00D94B1D"/>
    <w:rsid w:val="00D94D2D"/>
    <w:rsid w:val="00D94E37"/>
    <w:rsid w:val="00D94F3D"/>
    <w:rsid w:val="00D95026"/>
    <w:rsid w:val="00D951A8"/>
    <w:rsid w:val="00D953D8"/>
    <w:rsid w:val="00D9569F"/>
    <w:rsid w:val="00D958D2"/>
    <w:rsid w:val="00D9595C"/>
    <w:rsid w:val="00D95BFB"/>
    <w:rsid w:val="00D95C86"/>
    <w:rsid w:val="00D95D6A"/>
    <w:rsid w:val="00D95DFB"/>
    <w:rsid w:val="00D95E44"/>
    <w:rsid w:val="00D95E54"/>
    <w:rsid w:val="00D95E58"/>
    <w:rsid w:val="00D95F4A"/>
    <w:rsid w:val="00D9607A"/>
    <w:rsid w:val="00D960A3"/>
    <w:rsid w:val="00D9634A"/>
    <w:rsid w:val="00D9663A"/>
    <w:rsid w:val="00D9678B"/>
    <w:rsid w:val="00D96B5A"/>
    <w:rsid w:val="00D96CAD"/>
    <w:rsid w:val="00D96D38"/>
    <w:rsid w:val="00D96D9B"/>
    <w:rsid w:val="00D96E98"/>
    <w:rsid w:val="00D970D1"/>
    <w:rsid w:val="00D97196"/>
    <w:rsid w:val="00D97246"/>
    <w:rsid w:val="00D972B8"/>
    <w:rsid w:val="00D97453"/>
    <w:rsid w:val="00D9766F"/>
    <w:rsid w:val="00D97698"/>
    <w:rsid w:val="00D97AB5"/>
    <w:rsid w:val="00D97DD7"/>
    <w:rsid w:val="00D97E94"/>
    <w:rsid w:val="00D97F3E"/>
    <w:rsid w:val="00D97F99"/>
    <w:rsid w:val="00D97FD4"/>
    <w:rsid w:val="00D97FD8"/>
    <w:rsid w:val="00DA00A7"/>
    <w:rsid w:val="00DA024F"/>
    <w:rsid w:val="00DA028E"/>
    <w:rsid w:val="00DA039C"/>
    <w:rsid w:val="00DA06D2"/>
    <w:rsid w:val="00DA0700"/>
    <w:rsid w:val="00DA0974"/>
    <w:rsid w:val="00DA09FC"/>
    <w:rsid w:val="00DA1316"/>
    <w:rsid w:val="00DA14CE"/>
    <w:rsid w:val="00DA151B"/>
    <w:rsid w:val="00DA1625"/>
    <w:rsid w:val="00DA178A"/>
    <w:rsid w:val="00DA1848"/>
    <w:rsid w:val="00DA1890"/>
    <w:rsid w:val="00DA1950"/>
    <w:rsid w:val="00DA1A00"/>
    <w:rsid w:val="00DA1C0C"/>
    <w:rsid w:val="00DA1C1F"/>
    <w:rsid w:val="00DA1C9D"/>
    <w:rsid w:val="00DA1D7D"/>
    <w:rsid w:val="00DA1E9E"/>
    <w:rsid w:val="00DA2025"/>
    <w:rsid w:val="00DA2709"/>
    <w:rsid w:val="00DA281D"/>
    <w:rsid w:val="00DA28B9"/>
    <w:rsid w:val="00DA2D70"/>
    <w:rsid w:val="00DA2F95"/>
    <w:rsid w:val="00DA2FB4"/>
    <w:rsid w:val="00DA3022"/>
    <w:rsid w:val="00DA3143"/>
    <w:rsid w:val="00DA3199"/>
    <w:rsid w:val="00DA3438"/>
    <w:rsid w:val="00DA3719"/>
    <w:rsid w:val="00DA37CF"/>
    <w:rsid w:val="00DA3956"/>
    <w:rsid w:val="00DA3AD8"/>
    <w:rsid w:val="00DA3D3C"/>
    <w:rsid w:val="00DA3EB3"/>
    <w:rsid w:val="00DA3ED2"/>
    <w:rsid w:val="00DA3FC4"/>
    <w:rsid w:val="00DA4138"/>
    <w:rsid w:val="00DA41F5"/>
    <w:rsid w:val="00DA4399"/>
    <w:rsid w:val="00DA449E"/>
    <w:rsid w:val="00DA4501"/>
    <w:rsid w:val="00DA4942"/>
    <w:rsid w:val="00DA4A79"/>
    <w:rsid w:val="00DA4D5D"/>
    <w:rsid w:val="00DA4D63"/>
    <w:rsid w:val="00DA5286"/>
    <w:rsid w:val="00DA54E6"/>
    <w:rsid w:val="00DA58D8"/>
    <w:rsid w:val="00DA59C4"/>
    <w:rsid w:val="00DA5B91"/>
    <w:rsid w:val="00DA5D1F"/>
    <w:rsid w:val="00DA5E6D"/>
    <w:rsid w:val="00DA5F89"/>
    <w:rsid w:val="00DA6328"/>
    <w:rsid w:val="00DA638D"/>
    <w:rsid w:val="00DA65FA"/>
    <w:rsid w:val="00DA6612"/>
    <w:rsid w:val="00DA664C"/>
    <w:rsid w:val="00DA66A8"/>
    <w:rsid w:val="00DA6757"/>
    <w:rsid w:val="00DA6904"/>
    <w:rsid w:val="00DA6A0E"/>
    <w:rsid w:val="00DA6A65"/>
    <w:rsid w:val="00DA6C19"/>
    <w:rsid w:val="00DA6E01"/>
    <w:rsid w:val="00DA6EF4"/>
    <w:rsid w:val="00DA6F8F"/>
    <w:rsid w:val="00DA70C1"/>
    <w:rsid w:val="00DA725B"/>
    <w:rsid w:val="00DA73D3"/>
    <w:rsid w:val="00DA73D4"/>
    <w:rsid w:val="00DA748F"/>
    <w:rsid w:val="00DA7626"/>
    <w:rsid w:val="00DA768F"/>
    <w:rsid w:val="00DA76D0"/>
    <w:rsid w:val="00DA773A"/>
    <w:rsid w:val="00DA783A"/>
    <w:rsid w:val="00DA799C"/>
    <w:rsid w:val="00DA7CA5"/>
    <w:rsid w:val="00DA7F54"/>
    <w:rsid w:val="00DB001C"/>
    <w:rsid w:val="00DB0184"/>
    <w:rsid w:val="00DB02BA"/>
    <w:rsid w:val="00DB0356"/>
    <w:rsid w:val="00DB047A"/>
    <w:rsid w:val="00DB04EE"/>
    <w:rsid w:val="00DB0957"/>
    <w:rsid w:val="00DB10AA"/>
    <w:rsid w:val="00DB10DA"/>
    <w:rsid w:val="00DB1174"/>
    <w:rsid w:val="00DB1232"/>
    <w:rsid w:val="00DB12AC"/>
    <w:rsid w:val="00DB1351"/>
    <w:rsid w:val="00DB136E"/>
    <w:rsid w:val="00DB15A0"/>
    <w:rsid w:val="00DB16BB"/>
    <w:rsid w:val="00DB1798"/>
    <w:rsid w:val="00DB18A1"/>
    <w:rsid w:val="00DB19AB"/>
    <w:rsid w:val="00DB1D9A"/>
    <w:rsid w:val="00DB1DF9"/>
    <w:rsid w:val="00DB2285"/>
    <w:rsid w:val="00DB2373"/>
    <w:rsid w:val="00DB23CF"/>
    <w:rsid w:val="00DB289D"/>
    <w:rsid w:val="00DB298A"/>
    <w:rsid w:val="00DB2A6A"/>
    <w:rsid w:val="00DB2B00"/>
    <w:rsid w:val="00DB2B5B"/>
    <w:rsid w:val="00DB2CA5"/>
    <w:rsid w:val="00DB2E27"/>
    <w:rsid w:val="00DB34E2"/>
    <w:rsid w:val="00DB35D5"/>
    <w:rsid w:val="00DB3626"/>
    <w:rsid w:val="00DB39E8"/>
    <w:rsid w:val="00DB3D58"/>
    <w:rsid w:val="00DB3E09"/>
    <w:rsid w:val="00DB3E34"/>
    <w:rsid w:val="00DB3ED5"/>
    <w:rsid w:val="00DB4280"/>
    <w:rsid w:val="00DB42F3"/>
    <w:rsid w:val="00DB43A5"/>
    <w:rsid w:val="00DB43A8"/>
    <w:rsid w:val="00DB4624"/>
    <w:rsid w:val="00DB4837"/>
    <w:rsid w:val="00DB4958"/>
    <w:rsid w:val="00DB49DF"/>
    <w:rsid w:val="00DB49FF"/>
    <w:rsid w:val="00DB4A7A"/>
    <w:rsid w:val="00DB4B5A"/>
    <w:rsid w:val="00DB4D64"/>
    <w:rsid w:val="00DB4DE4"/>
    <w:rsid w:val="00DB4F58"/>
    <w:rsid w:val="00DB529F"/>
    <w:rsid w:val="00DB5399"/>
    <w:rsid w:val="00DB54A4"/>
    <w:rsid w:val="00DB5951"/>
    <w:rsid w:val="00DB5C39"/>
    <w:rsid w:val="00DB5C66"/>
    <w:rsid w:val="00DB5CFA"/>
    <w:rsid w:val="00DB5ECD"/>
    <w:rsid w:val="00DB5FA0"/>
    <w:rsid w:val="00DB5FF0"/>
    <w:rsid w:val="00DB6197"/>
    <w:rsid w:val="00DB6358"/>
    <w:rsid w:val="00DB64B7"/>
    <w:rsid w:val="00DB678F"/>
    <w:rsid w:val="00DB6A53"/>
    <w:rsid w:val="00DB6ADA"/>
    <w:rsid w:val="00DB6E05"/>
    <w:rsid w:val="00DB6E1D"/>
    <w:rsid w:val="00DB6E33"/>
    <w:rsid w:val="00DB71BE"/>
    <w:rsid w:val="00DB7230"/>
    <w:rsid w:val="00DB72A2"/>
    <w:rsid w:val="00DB780D"/>
    <w:rsid w:val="00DB799F"/>
    <w:rsid w:val="00DB7B00"/>
    <w:rsid w:val="00DB7CB9"/>
    <w:rsid w:val="00DB7DC4"/>
    <w:rsid w:val="00DB7F77"/>
    <w:rsid w:val="00DB7FD8"/>
    <w:rsid w:val="00DC0043"/>
    <w:rsid w:val="00DC0209"/>
    <w:rsid w:val="00DC0525"/>
    <w:rsid w:val="00DC0698"/>
    <w:rsid w:val="00DC077C"/>
    <w:rsid w:val="00DC0940"/>
    <w:rsid w:val="00DC09B1"/>
    <w:rsid w:val="00DC09ED"/>
    <w:rsid w:val="00DC0ADF"/>
    <w:rsid w:val="00DC0F11"/>
    <w:rsid w:val="00DC0F96"/>
    <w:rsid w:val="00DC1079"/>
    <w:rsid w:val="00DC11B6"/>
    <w:rsid w:val="00DC127C"/>
    <w:rsid w:val="00DC1346"/>
    <w:rsid w:val="00DC13B5"/>
    <w:rsid w:val="00DC13CD"/>
    <w:rsid w:val="00DC145C"/>
    <w:rsid w:val="00DC1576"/>
    <w:rsid w:val="00DC1AAB"/>
    <w:rsid w:val="00DC1CBF"/>
    <w:rsid w:val="00DC1F00"/>
    <w:rsid w:val="00DC20E1"/>
    <w:rsid w:val="00DC2162"/>
    <w:rsid w:val="00DC23FB"/>
    <w:rsid w:val="00DC2542"/>
    <w:rsid w:val="00DC29E8"/>
    <w:rsid w:val="00DC2BCF"/>
    <w:rsid w:val="00DC2CA1"/>
    <w:rsid w:val="00DC2CD3"/>
    <w:rsid w:val="00DC2DE8"/>
    <w:rsid w:val="00DC2E9F"/>
    <w:rsid w:val="00DC2F64"/>
    <w:rsid w:val="00DC3039"/>
    <w:rsid w:val="00DC317C"/>
    <w:rsid w:val="00DC31D5"/>
    <w:rsid w:val="00DC328D"/>
    <w:rsid w:val="00DC34BB"/>
    <w:rsid w:val="00DC3900"/>
    <w:rsid w:val="00DC3A3E"/>
    <w:rsid w:val="00DC3D6A"/>
    <w:rsid w:val="00DC40F0"/>
    <w:rsid w:val="00DC4101"/>
    <w:rsid w:val="00DC4361"/>
    <w:rsid w:val="00DC4610"/>
    <w:rsid w:val="00DC462D"/>
    <w:rsid w:val="00DC4A50"/>
    <w:rsid w:val="00DC4D8C"/>
    <w:rsid w:val="00DC4EA9"/>
    <w:rsid w:val="00DC4EE7"/>
    <w:rsid w:val="00DC5039"/>
    <w:rsid w:val="00DC50E9"/>
    <w:rsid w:val="00DC5133"/>
    <w:rsid w:val="00DC52A9"/>
    <w:rsid w:val="00DC5695"/>
    <w:rsid w:val="00DC573D"/>
    <w:rsid w:val="00DC5781"/>
    <w:rsid w:val="00DC5BAC"/>
    <w:rsid w:val="00DC5C99"/>
    <w:rsid w:val="00DC5CDD"/>
    <w:rsid w:val="00DC5DC8"/>
    <w:rsid w:val="00DC5EE1"/>
    <w:rsid w:val="00DC6045"/>
    <w:rsid w:val="00DC60B3"/>
    <w:rsid w:val="00DC6251"/>
    <w:rsid w:val="00DC626F"/>
    <w:rsid w:val="00DC6386"/>
    <w:rsid w:val="00DC657D"/>
    <w:rsid w:val="00DC6614"/>
    <w:rsid w:val="00DC6875"/>
    <w:rsid w:val="00DC68C9"/>
    <w:rsid w:val="00DC6A93"/>
    <w:rsid w:val="00DC6DAD"/>
    <w:rsid w:val="00DC6FB5"/>
    <w:rsid w:val="00DC709B"/>
    <w:rsid w:val="00DC7279"/>
    <w:rsid w:val="00DC7316"/>
    <w:rsid w:val="00DC73CF"/>
    <w:rsid w:val="00DC73E7"/>
    <w:rsid w:val="00DC76A7"/>
    <w:rsid w:val="00DC770A"/>
    <w:rsid w:val="00DC7753"/>
    <w:rsid w:val="00DC77B0"/>
    <w:rsid w:val="00DC7A50"/>
    <w:rsid w:val="00DC7C35"/>
    <w:rsid w:val="00DC7DBF"/>
    <w:rsid w:val="00DC7E1C"/>
    <w:rsid w:val="00DC7F44"/>
    <w:rsid w:val="00DD043F"/>
    <w:rsid w:val="00DD0830"/>
    <w:rsid w:val="00DD088E"/>
    <w:rsid w:val="00DD0A57"/>
    <w:rsid w:val="00DD0D3C"/>
    <w:rsid w:val="00DD0DC3"/>
    <w:rsid w:val="00DD0E0E"/>
    <w:rsid w:val="00DD0E12"/>
    <w:rsid w:val="00DD0E50"/>
    <w:rsid w:val="00DD0FB7"/>
    <w:rsid w:val="00DD121B"/>
    <w:rsid w:val="00DD1272"/>
    <w:rsid w:val="00DD1591"/>
    <w:rsid w:val="00DD1B94"/>
    <w:rsid w:val="00DD1BB2"/>
    <w:rsid w:val="00DD1D13"/>
    <w:rsid w:val="00DD1F5F"/>
    <w:rsid w:val="00DD20F7"/>
    <w:rsid w:val="00DD215E"/>
    <w:rsid w:val="00DD233B"/>
    <w:rsid w:val="00DD235F"/>
    <w:rsid w:val="00DD267F"/>
    <w:rsid w:val="00DD293A"/>
    <w:rsid w:val="00DD2AA1"/>
    <w:rsid w:val="00DD2BFD"/>
    <w:rsid w:val="00DD2F14"/>
    <w:rsid w:val="00DD326F"/>
    <w:rsid w:val="00DD328E"/>
    <w:rsid w:val="00DD35F6"/>
    <w:rsid w:val="00DD38FF"/>
    <w:rsid w:val="00DD39C8"/>
    <w:rsid w:val="00DD3B15"/>
    <w:rsid w:val="00DD3B43"/>
    <w:rsid w:val="00DD4061"/>
    <w:rsid w:val="00DD40A4"/>
    <w:rsid w:val="00DD42A8"/>
    <w:rsid w:val="00DD4457"/>
    <w:rsid w:val="00DD4555"/>
    <w:rsid w:val="00DD48BC"/>
    <w:rsid w:val="00DD4918"/>
    <w:rsid w:val="00DD49DC"/>
    <w:rsid w:val="00DD4AA0"/>
    <w:rsid w:val="00DD4C97"/>
    <w:rsid w:val="00DD4FF8"/>
    <w:rsid w:val="00DD504D"/>
    <w:rsid w:val="00DD51A1"/>
    <w:rsid w:val="00DD539C"/>
    <w:rsid w:val="00DD5504"/>
    <w:rsid w:val="00DD590B"/>
    <w:rsid w:val="00DD5986"/>
    <w:rsid w:val="00DD59D8"/>
    <w:rsid w:val="00DD5AC4"/>
    <w:rsid w:val="00DD5B6A"/>
    <w:rsid w:val="00DD5B88"/>
    <w:rsid w:val="00DD5B8E"/>
    <w:rsid w:val="00DD5DE9"/>
    <w:rsid w:val="00DD5ED0"/>
    <w:rsid w:val="00DD60C3"/>
    <w:rsid w:val="00DD6255"/>
    <w:rsid w:val="00DD62EF"/>
    <w:rsid w:val="00DD634E"/>
    <w:rsid w:val="00DD6419"/>
    <w:rsid w:val="00DD665D"/>
    <w:rsid w:val="00DD66C6"/>
    <w:rsid w:val="00DD66FB"/>
    <w:rsid w:val="00DD69DF"/>
    <w:rsid w:val="00DD6BFC"/>
    <w:rsid w:val="00DD6D28"/>
    <w:rsid w:val="00DD71CE"/>
    <w:rsid w:val="00DD7517"/>
    <w:rsid w:val="00DD7566"/>
    <w:rsid w:val="00DD7645"/>
    <w:rsid w:val="00DD76F9"/>
    <w:rsid w:val="00DD7875"/>
    <w:rsid w:val="00DD7BAD"/>
    <w:rsid w:val="00DD7C29"/>
    <w:rsid w:val="00DD7C42"/>
    <w:rsid w:val="00DD7C8B"/>
    <w:rsid w:val="00DD7EC6"/>
    <w:rsid w:val="00DE025D"/>
    <w:rsid w:val="00DE029C"/>
    <w:rsid w:val="00DE045A"/>
    <w:rsid w:val="00DE066A"/>
    <w:rsid w:val="00DE069C"/>
    <w:rsid w:val="00DE0704"/>
    <w:rsid w:val="00DE0811"/>
    <w:rsid w:val="00DE0822"/>
    <w:rsid w:val="00DE0869"/>
    <w:rsid w:val="00DE08F6"/>
    <w:rsid w:val="00DE0941"/>
    <w:rsid w:val="00DE0A36"/>
    <w:rsid w:val="00DE0D8E"/>
    <w:rsid w:val="00DE0ED5"/>
    <w:rsid w:val="00DE11CC"/>
    <w:rsid w:val="00DE1239"/>
    <w:rsid w:val="00DE1461"/>
    <w:rsid w:val="00DE163F"/>
    <w:rsid w:val="00DE1D57"/>
    <w:rsid w:val="00DE210B"/>
    <w:rsid w:val="00DE2210"/>
    <w:rsid w:val="00DE230C"/>
    <w:rsid w:val="00DE23A6"/>
    <w:rsid w:val="00DE2437"/>
    <w:rsid w:val="00DE2459"/>
    <w:rsid w:val="00DE24D9"/>
    <w:rsid w:val="00DE253E"/>
    <w:rsid w:val="00DE2718"/>
    <w:rsid w:val="00DE273C"/>
    <w:rsid w:val="00DE2834"/>
    <w:rsid w:val="00DE2882"/>
    <w:rsid w:val="00DE2A78"/>
    <w:rsid w:val="00DE2B63"/>
    <w:rsid w:val="00DE2C52"/>
    <w:rsid w:val="00DE2CF2"/>
    <w:rsid w:val="00DE2DF2"/>
    <w:rsid w:val="00DE2E59"/>
    <w:rsid w:val="00DE32D3"/>
    <w:rsid w:val="00DE36A1"/>
    <w:rsid w:val="00DE36FF"/>
    <w:rsid w:val="00DE4131"/>
    <w:rsid w:val="00DE41B2"/>
    <w:rsid w:val="00DE41F7"/>
    <w:rsid w:val="00DE4263"/>
    <w:rsid w:val="00DE43CE"/>
    <w:rsid w:val="00DE46ED"/>
    <w:rsid w:val="00DE48F3"/>
    <w:rsid w:val="00DE49DF"/>
    <w:rsid w:val="00DE4A27"/>
    <w:rsid w:val="00DE4CC5"/>
    <w:rsid w:val="00DE4E8F"/>
    <w:rsid w:val="00DE5194"/>
    <w:rsid w:val="00DE541F"/>
    <w:rsid w:val="00DE5A62"/>
    <w:rsid w:val="00DE5C35"/>
    <w:rsid w:val="00DE5D4B"/>
    <w:rsid w:val="00DE5F62"/>
    <w:rsid w:val="00DE609A"/>
    <w:rsid w:val="00DE613D"/>
    <w:rsid w:val="00DE6171"/>
    <w:rsid w:val="00DE628B"/>
    <w:rsid w:val="00DE6341"/>
    <w:rsid w:val="00DE6705"/>
    <w:rsid w:val="00DE67F3"/>
    <w:rsid w:val="00DE69E0"/>
    <w:rsid w:val="00DE6AD3"/>
    <w:rsid w:val="00DE6B6B"/>
    <w:rsid w:val="00DE6BD9"/>
    <w:rsid w:val="00DE6C69"/>
    <w:rsid w:val="00DE6E0F"/>
    <w:rsid w:val="00DE6F7D"/>
    <w:rsid w:val="00DE7078"/>
    <w:rsid w:val="00DE730C"/>
    <w:rsid w:val="00DE74CA"/>
    <w:rsid w:val="00DE788C"/>
    <w:rsid w:val="00DE78DE"/>
    <w:rsid w:val="00DE7CC5"/>
    <w:rsid w:val="00DE7D1B"/>
    <w:rsid w:val="00DE7D27"/>
    <w:rsid w:val="00DF0576"/>
    <w:rsid w:val="00DF05EC"/>
    <w:rsid w:val="00DF06F6"/>
    <w:rsid w:val="00DF0775"/>
    <w:rsid w:val="00DF0843"/>
    <w:rsid w:val="00DF094C"/>
    <w:rsid w:val="00DF095D"/>
    <w:rsid w:val="00DF0986"/>
    <w:rsid w:val="00DF0988"/>
    <w:rsid w:val="00DF09C4"/>
    <w:rsid w:val="00DF0BC5"/>
    <w:rsid w:val="00DF0C86"/>
    <w:rsid w:val="00DF0F2D"/>
    <w:rsid w:val="00DF122D"/>
    <w:rsid w:val="00DF1330"/>
    <w:rsid w:val="00DF13B1"/>
    <w:rsid w:val="00DF1573"/>
    <w:rsid w:val="00DF15FD"/>
    <w:rsid w:val="00DF17AA"/>
    <w:rsid w:val="00DF1EC7"/>
    <w:rsid w:val="00DF1FAB"/>
    <w:rsid w:val="00DF2297"/>
    <w:rsid w:val="00DF22A5"/>
    <w:rsid w:val="00DF233F"/>
    <w:rsid w:val="00DF2368"/>
    <w:rsid w:val="00DF238A"/>
    <w:rsid w:val="00DF27F5"/>
    <w:rsid w:val="00DF2894"/>
    <w:rsid w:val="00DF28CA"/>
    <w:rsid w:val="00DF2A23"/>
    <w:rsid w:val="00DF2A43"/>
    <w:rsid w:val="00DF2A4D"/>
    <w:rsid w:val="00DF2C66"/>
    <w:rsid w:val="00DF308C"/>
    <w:rsid w:val="00DF30E0"/>
    <w:rsid w:val="00DF31A8"/>
    <w:rsid w:val="00DF31CF"/>
    <w:rsid w:val="00DF32A5"/>
    <w:rsid w:val="00DF36B4"/>
    <w:rsid w:val="00DF3791"/>
    <w:rsid w:val="00DF3794"/>
    <w:rsid w:val="00DF38B2"/>
    <w:rsid w:val="00DF3905"/>
    <w:rsid w:val="00DF3ACD"/>
    <w:rsid w:val="00DF3C05"/>
    <w:rsid w:val="00DF3F83"/>
    <w:rsid w:val="00DF3F90"/>
    <w:rsid w:val="00DF40B0"/>
    <w:rsid w:val="00DF41AA"/>
    <w:rsid w:val="00DF41FB"/>
    <w:rsid w:val="00DF4464"/>
    <w:rsid w:val="00DF44C0"/>
    <w:rsid w:val="00DF453B"/>
    <w:rsid w:val="00DF46C9"/>
    <w:rsid w:val="00DF46FE"/>
    <w:rsid w:val="00DF4798"/>
    <w:rsid w:val="00DF4899"/>
    <w:rsid w:val="00DF4C7A"/>
    <w:rsid w:val="00DF4F40"/>
    <w:rsid w:val="00DF5030"/>
    <w:rsid w:val="00DF50AA"/>
    <w:rsid w:val="00DF5140"/>
    <w:rsid w:val="00DF53CF"/>
    <w:rsid w:val="00DF53F8"/>
    <w:rsid w:val="00DF549D"/>
    <w:rsid w:val="00DF55D1"/>
    <w:rsid w:val="00DF5609"/>
    <w:rsid w:val="00DF57DE"/>
    <w:rsid w:val="00DF5917"/>
    <w:rsid w:val="00DF59C0"/>
    <w:rsid w:val="00DF59F1"/>
    <w:rsid w:val="00DF5F87"/>
    <w:rsid w:val="00DF6215"/>
    <w:rsid w:val="00DF6615"/>
    <w:rsid w:val="00DF6651"/>
    <w:rsid w:val="00DF67C7"/>
    <w:rsid w:val="00DF67CC"/>
    <w:rsid w:val="00DF68A8"/>
    <w:rsid w:val="00DF68C6"/>
    <w:rsid w:val="00DF6BB0"/>
    <w:rsid w:val="00DF6CA3"/>
    <w:rsid w:val="00DF6E6C"/>
    <w:rsid w:val="00DF6FB7"/>
    <w:rsid w:val="00DF711B"/>
    <w:rsid w:val="00DF732F"/>
    <w:rsid w:val="00DF7395"/>
    <w:rsid w:val="00DF739B"/>
    <w:rsid w:val="00DF73BE"/>
    <w:rsid w:val="00DF73E7"/>
    <w:rsid w:val="00DF7412"/>
    <w:rsid w:val="00DF7484"/>
    <w:rsid w:val="00DF7502"/>
    <w:rsid w:val="00DF75A7"/>
    <w:rsid w:val="00DF776D"/>
    <w:rsid w:val="00DF78DA"/>
    <w:rsid w:val="00DF79B9"/>
    <w:rsid w:val="00DF7DF6"/>
    <w:rsid w:val="00DF7DFF"/>
    <w:rsid w:val="00DF7F10"/>
    <w:rsid w:val="00E0007C"/>
    <w:rsid w:val="00E002A0"/>
    <w:rsid w:val="00E0033D"/>
    <w:rsid w:val="00E005AB"/>
    <w:rsid w:val="00E005E9"/>
    <w:rsid w:val="00E005FB"/>
    <w:rsid w:val="00E00630"/>
    <w:rsid w:val="00E00793"/>
    <w:rsid w:val="00E0079A"/>
    <w:rsid w:val="00E00C9A"/>
    <w:rsid w:val="00E00CD7"/>
    <w:rsid w:val="00E00D07"/>
    <w:rsid w:val="00E00E7F"/>
    <w:rsid w:val="00E00F92"/>
    <w:rsid w:val="00E011DD"/>
    <w:rsid w:val="00E012A1"/>
    <w:rsid w:val="00E01649"/>
    <w:rsid w:val="00E01703"/>
    <w:rsid w:val="00E017D6"/>
    <w:rsid w:val="00E01800"/>
    <w:rsid w:val="00E01853"/>
    <w:rsid w:val="00E0187A"/>
    <w:rsid w:val="00E018DC"/>
    <w:rsid w:val="00E01B07"/>
    <w:rsid w:val="00E01B93"/>
    <w:rsid w:val="00E01BB5"/>
    <w:rsid w:val="00E01D94"/>
    <w:rsid w:val="00E01E55"/>
    <w:rsid w:val="00E01E57"/>
    <w:rsid w:val="00E0214F"/>
    <w:rsid w:val="00E02247"/>
    <w:rsid w:val="00E02441"/>
    <w:rsid w:val="00E0273E"/>
    <w:rsid w:val="00E02927"/>
    <w:rsid w:val="00E02940"/>
    <w:rsid w:val="00E02B43"/>
    <w:rsid w:val="00E02C66"/>
    <w:rsid w:val="00E02D7F"/>
    <w:rsid w:val="00E02E16"/>
    <w:rsid w:val="00E02E6C"/>
    <w:rsid w:val="00E02F51"/>
    <w:rsid w:val="00E030B2"/>
    <w:rsid w:val="00E031C8"/>
    <w:rsid w:val="00E0325D"/>
    <w:rsid w:val="00E03297"/>
    <w:rsid w:val="00E032F4"/>
    <w:rsid w:val="00E0332E"/>
    <w:rsid w:val="00E03658"/>
    <w:rsid w:val="00E03755"/>
    <w:rsid w:val="00E03792"/>
    <w:rsid w:val="00E037EB"/>
    <w:rsid w:val="00E03B34"/>
    <w:rsid w:val="00E03D27"/>
    <w:rsid w:val="00E03E2B"/>
    <w:rsid w:val="00E0418A"/>
    <w:rsid w:val="00E041E8"/>
    <w:rsid w:val="00E04340"/>
    <w:rsid w:val="00E04423"/>
    <w:rsid w:val="00E04575"/>
    <w:rsid w:val="00E0464A"/>
    <w:rsid w:val="00E0466E"/>
    <w:rsid w:val="00E0482A"/>
    <w:rsid w:val="00E04983"/>
    <w:rsid w:val="00E04989"/>
    <w:rsid w:val="00E049AF"/>
    <w:rsid w:val="00E049F6"/>
    <w:rsid w:val="00E04AE7"/>
    <w:rsid w:val="00E04BBB"/>
    <w:rsid w:val="00E04D9A"/>
    <w:rsid w:val="00E04F22"/>
    <w:rsid w:val="00E05155"/>
    <w:rsid w:val="00E0527B"/>
    <w:rsid w:val="00E0540B"/>
    <w:rsid w:val="00E056DB"/>
    <w:rsid w:val="00E056DF"/>
    <w:rsid w:val="00E05975"/>
    <w:rsid w:val="00E05BD3"/>
    <w:rsid w:val="00E05C19"/>
    <w:rsid w:val="00E05CE1"/>
    <w:rsid w:val="00E05D70"/>
    <w:rsid w:val="00E05E81"/>
    <w:rsid w:val="00E0603C"/>
    <w:rsid w:val="00E062CE"/>
    <w:rsid w:val="00E0631A"/>
    <w:rsid w:val="00E0645A"/>
    <w:rsid w:val="00E0658D"/>
    <w:rsid w:val="00E06808"/>
    <w:rsid w:val="00E06861"/>
    <w:rsid w:val="00E069DC"/>
    <w:rsid w:val="00E06A35"/>
    <w:rsid w:val="00E06AA5"/>
    <w:rsid w:val="00E06F4D"/>
    <w:rsid w:val="00E0719E"/>
    <w:rsid w:val="00E071B1"/>
    <w:rsid w:val="00E07361"/>
    <w:rsid w:val="00E0741F"/>
    <w:rsid w:val="00E07647"/>
    <w:rsid w:val="00E078D5"/>
    <w:rsid w:val="00E079AC"/>
    <w:rsid w:val="00E07C79"/>
    <w:rsid w:val="00E1011B"/>
    <w:rsid w:val="00E10152"/>
    <w:rsid w:val="00E101C9"/>
    <w:rsid w:val="00E105CE"/>
    <w:rsid w:val="00E106DF"/>
    <w:rsid w:val="00E10785"/>
    <w:rsid w:val="00E10C71"/>
    <w:rsid w:val="00E10C81"/>
    <w:rsid w:val="00E10CC6"/>
    <w:rsid w:val="00E10CC7"/>
    <w:rsid w:val="00E10E29"/>
    <w:rsid w:val="00E112F1"/>
    <w:rsid w:val="00E113B0"/>
    <w:rsid w:val="00E113BF"/>
    <w:rsid w:val="00E1146D"/>
    <w:rsid w:val="00E11664"/>
    <w:rsid w:val="00E11733"/>
    <w:rsid w:val="00E117FF"/>
    <w:rsid w:val="00E11865"/>
    <w:rsid w:val="00E11948"/>
    <w:rsid w:val="00E11977"/>
    <w:rsid w:val="00E11986"/>
    <w:rsid w:val="00E11D08"/>
    <w:rsid w:val="00E11D4E"/>
    <w:rsid w:val="00E11E68"/>
    <w:rsid w:val="00E11F0C"/>
    <w:rsid w:val="00E11FB4"/>
    <w:rsid w:val="00E1242C"/>
    <w:rsid w:val="00E12698"/>
    <w:rsid w:val="00E12755"/>
    <w:rsid w:val="00E127D7"/>
    <w:rsid w:val="00E12821"/>
    <w:rsid w:val="00E12B7B"/>
    <w:rsid w:val="00E12CD5"/>
    <w:rsid w:val="00E12DA9"/>
    <w:rsid w:val="00E12F6D"/>
    <w:rsid w:val="00E12FE7"/>
    <w:rsid w:val="00E1310D"/>
    <w:rsid w:val="00E13850"/>
    <w:rsid w:val="00E138F4"/>
    <w:rsid w:val="00E1397C"/>
    <w:rsid w:val="00E13C12"/>
    <w:rsid w:val="00E13C6F"/>
    <w:rsid w:val="00E13DD6"/>
    <w:rsid w:val="00E140D8"/>
    <w:rsid w:val="00E14166"/>
    <w:rsid w:val="00E141E3"/>
    <w:rsid w:val="00E14298"/>
    <w:rsid w:val="00E14479"/>
    <w:rsid w:val="00E144B6"/>
    <w:rsid w:val="00E146AA"/>
    <w:rsid w:val="00E146EC"/>
    <w:rsid w:val="00E14725"/>
    <w:rsid w:val="00E14754"/>
    <w:rsid w:val="00E14976"/>
    <w:rsid w:val="00E14A90"/>
    <w:rsid w:val="00E14AE6"/>
    <w:rsid w:val="00E14E26"/>
    <w:rsid w:val="00E15122"/>
    <w:rsid w:val="00E151F5"/>
    <w:rsid w:val="00E15214"/>
    <w:rsid w:val="00E152FD"/>
    <w:rsid w:val="00E153B0"/>
    <w:rsid w:val="00E153C2"/>
    <w:rsid w:val="00E1541F"/>
    <w:rsid w:val="00E155EE"/>
    <w:rsid w:val="00E15607"/>
    <w:rsid w:val="00E15765"/>
    <w:rsid w:val="00E15ABB"/>
    <w:rsid w:val="00E15BB9"/>
    <w:rsid w:val="00E15CE5"/>
    <w:rsid w:val="00E15D4C"/>
    <w:rsid w:val="00E15DD7"/>
    <w:rsid w:val="00E15EA3"/>
    <w:rsid w:val="00E15F3E"/>
    <w:rsid w:val="00E15F77"/>
    <w:rsid w:val="00E15F84"/>
    <w:rsid w:val="00E16140"/>
    <w:rsid w:val="00E16253"/>
    <w:rsid w:val="00E1627C"/>
    <w:rsid w:val="00E16288"/>
    <w:rsid w:val="00E165B5"/>
    <w:rsid w:val="00E167F1"/>
    <w:rsid w:val="00E16811"/>
    <w:rsid w:val="00E16A2A"/>
    <w:rsid w:val="00E16A89"/>
    <w:rsid w:val="00E16B91"/>
    <w:rsid w:val="00E16BC9"/>
    <w:rsid w:val="00E16CA9"/>
    <w:rsid w:val="00E16D18"/>
    <w:rsid w:val="00E16D96"/>
    <w:rsid w:val="00E16DD6"/>
    <w:rsid w:val="00E16E19"/>
    <w:rsid w:val="00E17028"/>
    <w:rsid w:val="00E1733E"/>
    <w:rsid w:val="00E17369"/>
    <w:rsid w:val="00E174FD"/>
    <w:rsid w:val="00E176B2"/>
    <w:rsid w:val="00E17761"/>
    <w:rsid w:val="00E177C4"/>
    <w:rsid w:val="00E177D1"/>
    <w:rsid w:val="00E17BA7"/>
    <w:rsid w:val="00E17BDE"/>
    <w:rsid w:val="00E17FE7"/>
    <w:rsid w:val="00E20027"/>
    <w:rsid w:val="00E2009F"/>
    <w:rsid w:val="00E20363"/>
    <w:rsid w:val="00E20889"/>
    <w:rsid w:val="00E20983"/>
    <w:rsid w:val="00E20B40"/>
    <w:rsid w:val="00E20B58"/>
    <w:rsid w:val="00E20B76"/>
    <w:rsid w:val="00E20C66"/>
    <w:rsid w:val="00E20CC7"/>
    <w:rsid w:val="00E20CDF"/>
    <w:rsid w:val="00E20D0E"/>
    <w:rsid w:val="00E20E1D"/>
    <w:rsid w:val="00E20E24"/>
    <w:rsid w:val="00E2102F"/>
    <w:rsid w:val="00E21047"/>
    <w:rsid w:val="00E21051"/>
    <w:rsid w:val="00E2108E"/>
    <w:rsid w:val="00E21113"/>
    <w:rsid w:val="00E21190"/>
    <w:rsid w:val="00E213BA"/>
    <w:rsid w:val="00E21476"/>
    <w:rsid w:val="00E21580"/>
    <w:rsid w:val="00E215F7"/>
    <w:rsid w:val="00E21647"/>
    <w:rsid w:val="00E21657"/>
    <w:rsid w:val="00E216C9"/>
    <w:rsid w:val="00E2189B"/>
    <w:rsid w:val="00E21A07"/>
    <w:rsid w:val="00E21AD7"/>
    <w:rsid w:val="00E21BEF"/>
    <w:rsid w:val="00E21C06"/>
    <w:rsid w:val="00E21C23"/>
    <w:rsid w:val="00E21CC4"/>
    <w:rsid w:val="00E21ECC"/>
    <w:rsid w:val="00E21F34"/>
    <w:rsid w:val="00E22231"/>
    <w:rsid w:val="00E222F3"/>
    <w:rsid w:val="00E224C3"/>
    <w:rsid w:val="00E22686"/>
    <w:rsid w:val="00E227DA"/>
    <w:rsid w:val="00E2281C"/>
    <w:rsid w:val="00E228EE"/>
    <w:rsid w:val="00E22B06"/>
    <w:rsid w:val="00E22B6C"/>
    <w:rsid w:val="00E22B70"/>
    <w:rsid w:val="00E22B83"/>
    <w:rsid w:val="00E22CC3"/>
    <w:rsid w:val="00E22D3D"/>
    <w:rsid w:val="00E22D48"/>
    <w:rsid w:val="00E22DFD"/>
    <w:rsid w:val="00E22F63"/>
    <w:rsid w:val="00E22FDD"/>
    <w:rsid w:val="00E231DB"/>
    <w:rsid w:val="00E2324C"/>
    <w:rsid w:val="00E23290"/>
    <w:rsid w:val="00E232C1"/>
    <w:rsid w:val="00E2386D"/>
    <w:rsid w:val="00E238FD"/>
    <w:rsid w:val="00E23C03"/>
    <w:rsid w:val="00E23EFA"/>
    <w:rsid w:val="00E2407B"/>
    <w:rsid w:val="00E240E3"/>
    <w:rsid w:val="00E241FE"/>
    <w:rsid w:val="00E24247"/>
    <w:rsid w:val="00E242D5"/>
    <w:rsid w:val="00E24450"/>
    <w:rsid w:val="00E245A3"/>
    <w:rsid w:val="00E24727"/>
    <w:rsid w:val="00E24745"/>
    <w:rsid w:val="00E249BA"/>
    <w:rsid w:val="00E24A7D"/>
    <w:rsid w:val="00E24C48"/>
    <w:rsid w:val="00E24C65"/>
    <w:rsid w:val="00E24D80"/>
    <w:rsid w:val="00E24D81"/>
    <w:rsid w:val="00E24D99"/>
    <w:rsid w:val="00E24E8A"/>
    <w:rsid w:val="00E24FD9"/>
    <w:rsid w:val="00E25281"/>
    <w:rsid w:val="00E25327"/>
    <w:rsid w:val="00E2534F"/>
    <w:rsid w:val="00E25438"/>
    <w:rsid w:val="00E25469"/>
    <w:rsid w:val="00E2571A"/>
    <w:rsid w:val="00E2580F"/>
    <w:rsid w:val="00E25972"/>
    <w:rsid w:val="00E25975"/>
    <w:rsid w:val="00E259E3"/>
    <w:rsid w:val="00E25AAD"/>
    <w:rsid w:val="00E25B58"/>
    <w:rsid w:val="00E25C69"/>
    <w:rsid w:val="00E25F8D"/>
    <w:rsid w:val="00E25FC6"/>
    <w:rsid w:val="00E2602F"/>
    <w:rsid w:val="00E2612A"/>
    <w:rsid w:val="00E2644E"/>
    <w:rsid w:val="00E2647C"/>
    <w:rsid w:val="00E269E4"/>
    <w:rsid w:val="00E26B00"/>
    <w:rsid w:val="00E26C62"/>
    <w:rsid w:val="00E26DC9"/>
    <w:rsid w:val="00E26EDC"/>
    <w:rsid w:val="00E26F07"/>
    <w:rsid w:val="00E26FBE"/>
    <w:rsid w:val="00E2709B"/>
    <w:rsid w:val="00E270C1"/>
    <w:rsid w:val="00E2718B"/>
    <w:rsid w:val="00E272CB"/>
    <w:rsid w:val="00E2730D"/>
    <w:rsid w:val="00E27478"/>
    <w:rsid w:val="00E274AA"/>
    <w:rsid w:val="00E2757B"/>
    <w:rsid w:val="00E276A6"/>
    <w:rsid w:val="00E278E7"/>
    <w:rsid w:val="00E27973"/>
    <w:rsid w:val="00E27996"/>
    <w:rsid w:val="00E27AC9"/>
    <w:rsid w:val="00E27AF0"/>
    <w:rsid w:val="00E27DE0"/>
    <w:rsid w:val="00E300E5"/>
    <w:rsid w:val="00E301BA"/>
    <w:rsid w:val="00E30485"/>
    <w:rsid w:val="00E30495"/>
    <w:rsid w:val="00E30576"/>
    <w:rsid w:val="00E3098A"/>
    <w:rsid w:val="00E30A6B"/>
    <w:rsid w:val="00E30C8D"/>
    <w:rsid w:val="00E30CEB"/>
    <w:rsid w:val="00E31044"/>
    <w:rsid w:val="00E3111E"/>
    <w:rsid w:val="00E311CA"/>
    <w:rsid w:val="00E31291"/>
    <w:rsid w:val="00E313EA"/>
    <w:rsid w:val="00E319FC"/>
    <w:rsid w:val="00E31AB7"/>
    <w:rsid w:val="00E31D01"/>
    <w:rsid w:val="00E31D24"/>
    <w:rsid w:val="00E31D3F"/>
    <w:rsid w:val="00E31EC9"/>
    <w:rsid w:val="00E31F42"/>
    <w:rsid w:val="00E3208B"/>
    <w:rsid w:val="00E320D8"/>
    <w:rsid w:val="00E323C0"/>
    <w:rsid w:val="00E32464"/>
    <w:rsid w:val="00E32618"/>
    <w:rsid w:val="00E32684"/>
    <w:rsid w:val="00E328CB"/>
    <w:rsid w:val="00E329A4"/>
    <w:rsid w:val="00E32CD8"/>
    <w:rsid w:val="00E32D80"/>
    <w:rsid w:val="00E32DD8"/>
    <w:rsid w:val="00E32F6E"/>
    <w:rsid w:val="00E32FB8"/>
    <w:rsid w:val="00E330C7"/>
    <w:rsid w:val="00E332D6"/>
    <w:rsid w:val="00E33305"/>
    <w:rsid w:val="00E335AE"/>
    <w:rsid w:val="00E336BA"/>
    <w:rsid w:val="00E338BE"/>
    <w:rsid w:val="00E33900"/>
    <w:rsid w:val="00E339BE"/>
    <w:rsid w:val="00E33D32"/>
    <w:rsid w:val="00E33EDF"/>
    <w:rsid w:val="00E3401B"/>
    <w:rsid w:val="00E34128"/>
    <w:rsid w:val="00E34364"/>
    <w:rsid w:val="00E344FA"/>
    <w:rsid w:val="00E34668"/>
    <w:rsid w:val="00E347FB"/>
    <w:rsid w:val="00E348C3"/>
    <w:rsid w:val="00E34B53"/>
    <w:rsid w:val="00E34B8F"/>
    <w:rsid w:val="00E34E8F"/>
    <w:rsid w:val="00E34FF6"/>
    <w:rsid w:val="00E35042"/>
    <w:rsid w:val="00E35225"/>
    <w:rsid w:val="00E352DA"/>
    <w:rsid w:val="00E355C6"/>
    <w:rsid w:val="00E357DD"/>
    <w:rsid w:val="00E3595E"/>
    <w:rsid w:val="00E35C2D"/>
    <w:rsid w:val="00E35CBD"/>
    <w:rsid w:val="00E35EFC"/>
    <w:rsid w:val="00E35FFE"/>
    <w:rsid w:val="00E360EF"/>
    <w:rsid w:val="00E361AE"/>
    <w:rsid w:val="00E3647B"/>
    <w:rsid w:val="00E365A9"/>
    <w:rsid w:val="00E36616"/>
    <w:rsid w:val="00E36649"/>
    <w:rsid w:val="00E36710"/>
    <w:rsid w:val="00E36756"/>
    <w:rsid w:val="00E36845"/>
    <w:rsid w:val="00E36AF1"/>
    <w:rsid w:val="00E36BE0"/>
    <w:rsid w:val="00E37023"/>
    <w:rsid w:val="00E37283"/>
    <w:rsid w:val="00E3743A"/>
    <w:rsid w:val="00E37642"/>
    <w:rsid w:val="00E377B8"/>
    <w:rsid w:val="00E37AC3"/>
    <w:rsid w:val="00E37B13"/>
    <w:rsid w:val="00E37B6F"/>
    <w:rsid w:val="00E37B71"/>
    <w:rsid w:val="00E37C18"/>
    <w:rsid w:val="00E37D5A"/>
    <w:rsid w:val="00E37E17"/>
    <w:rsid w:val="00E37F5C"/>
    <w:rsid w:val="00E401E0"/>
    <w:rsid w:val="00E40379"/>
    <w:rsid w:val="00E40408"/>
    <w:rsid w:val="00E40977"/>
    <w:rsid w:val="00E40B88"/>
    <w:rsid w:val="00E40C89"/>
    <w:rsid w:val="00E40CF8"/>
    <w:rsid w:val="00E40D83"/>
    <w:rsid w:val="00E40F92"/>
    <w:rsid w:val="00E4101F"/>
    <w:rsid w:val="00E4120C"/>
    <w:rsid w:val="00E41269"/>
    <w:rsid w:val="00E41351"/>
    <w:rsid w:val="00E41443"/>
    <w:rsid w:val="00E41463"/>
    <w:rsid w:val="00E4166B"/>
    <w:rsid w:val="00E417FB"/>
    <w:rsid w:val="00E41816"/>
    <w:rsid w:val="00E419E8"/>
    <w:rsid w:val="00E41AA2"/>
    <w:rsid w:val="00E41DD4"/>
    <w:rsid w:val="00E41F01"/>
    <w:rsid w:val="00E41F5A"/>
    <w:rsid w:val="00E41F71"/>
    <w:rsid w:val="00E41FFC"/>
    <w:rsid w:val="00E4201A"/>
    <w:rsid w:val="00E4221A"/>
    <w:rsid w:val="00E422C9"/>
    <w:rsid w:val="00E42558"/>
    <w:rsid w:val="00E425BD"/>
    <w:rsid w:val="00E428FF"/>
    <w:rsid w:val="00E42991"/>
    <w:rsid w:val="00E429A2"/>
    <w:rsid w:val="00E42AB2"/>
    <w:rsid w:val="00E42D84"/>
    <w:rsid w:val="00E43119"/>
    <w:rsid w:val="00E43145"/>
    <w:rsid w:val="00E431BE"/>
    <w:rsid w:val="00E43322"/>
    <w:rsid w:val="00E43399"/>
    <w:rsid w:val="00E4347A"/>
    <w:rsid w:val="00E434C8"/>
    <w:rsid w:val="00E4354F"/>
    <w:rsid w:val="00E435AB"/>
    <w:rsid w:val="00E436C3"/>
    <w:rsid w:val="00E43747"/>
    <w:rsid w:val="00E438B1"/>
    <w:rsid w:val="00E4390A"/>
    <w:rsid w:val="00E43A2E"/>
    <w:rsid w:val="00E43D42"/>
    <w:rsid w:val="00E43D70"/>
    <w:rsid w:val="00E4406C"/>
    <w:rsid w:val="00E4427B"/>
    <w:rsid w:val="00E44367"/>
    <w:rsid w:val="00E44413"/>
    <w:rsid w:val="00E4442E"/>
    <w:rsid w:val="00E44804"/>
    <w:rsid w:val="00E44807"/>
    <w:rsid w:val="00E44842"/>
    <w:rsid w:val="00E44947"/>
    <w:rsid w:val="00E44B95"/>
    <w:rsid w:val="00E44BE2"/>
    <w:rsid w:val="00E44DCF"/>
    <w:rsid w:val="00E45166"/>
    <w:rsid w:val="00E4518E"/>
    <w:rsid w:val="00E45242"/>
    <w:rsid w:val="00E45328"/>
    <w:rsid w:val="00E453EB"/>
    <w:rsid w:val="00E45452"/>
    <w:rsid w:val="00E45476"/>
    <w:rsid w:val="00E454CB"/>
    <w:rsid w:val="00E4552C"/>
    <w:rsid w:val="00E455BD"/>
    <w:rsid w:val="00E456E9"/>
    <w:rsid w:val="00E458A5"/>
    <w:rsid w:val="00E45DC2"/>
    <w:rsid w:val="00E45DE4"/>
    <w:rsid w:val="00E460B7"/>
    <w:rsid w:val="00E460CA"/>
    <w:rsid w:val="00E4619A"/>
    <w:rsid w:val="00E462D2"/>
    <w:rsid w:val="00E464D9"/>
    <w:rsid w:val="00E4668D"/>
    <w:rsid w:val="00E466D4"/>
    <w:rsid w:val="00E46713"/>
    <w:rsid w:val="00E468F4"/>
    <w:rsid w:val="00E46A92"/>
    <w:rsid w:val="00E46D26"/>
    <w:rsid w:val="00E46E58"/>
    <w:rsid w:val="00E46FAD"/>
    <w:rsid w:val="00E46FE1"/>
    <w:rsid w:val="00E47125"/>
    <w:rsid w:val="00E47283"/>
    <w:rsid w:val="00E472FB"/>
    <w:rsid w:val="00E473E5"/>
    <w:rsid w:val="00E477CC"/>
    <w:rsid w:val="00E47A05"/>
    <w:rsid w:val="00E47A28"/>
    <w:rsid w:val="00E47CAD"/>
    <w:rsid w:val="00E47FD0"/>
    <w:rsid w:val="00E50175"/>
    <w:rsid w:val="00E502E1"/>
    <w:rsid w:val="00E504EF"/>
    <w:rsid w:val="00E50601"/>
    <w:rsid w:val="00E5067A"/>
    <w:rsid w:val="00E50D67"/>
    <w:rsid w:val="00E51010"/>
    <w:rsid w:val="00E511BE"/>
    <w:rsid w:val="00E51520"/>
    <w:rsid w:val="00E5194B"/>
    <w:rsid w:val="00E51A1C"/>
    <w:rsid w:val="00E51BC3"/>
    <w:rsid w:val="00E51CE9"/>
    <w:rsid w:val="00E51DD7"/>
    <w:rsid w:val="00E51EC7"/>
    <w:rsid w:val="00E51F62"/>
    <w:rsid w:val="00E52430"/>
    <w:rsid w:val="00E5252A"/>
    <w:rsid w:val="00E52586"/>
    <w:rsid w:val="00E52873"/>
    <w:rsid w:val="00E52A11"/>
    <w:rsid w:val="00E52B2F"/>
    <w:rsid w:val="00E52C4D"/>
    <w:rsid w:val="00E52E1C"/>
    <w:rsid w:val="00E52F8F"/>
    <w:rsid w:val="00E52FDD"/>
    <w:rsid w:val="00E53267"/>
    <w:rsid w:val="00E533A5"/>
    <w:rsid w:val="00E533CB"/>
    <w:rsid w:val="00E536FB"/>
    <w:rsid w:val="00E537BE"/>
    <w:rsid w:val="00E5380E"/>
    <w:rsid w:val="00E538F3"/>
    <w:rsid w:val="00E53AAC"/>
    <w:rsid w:val="00E53ADC"/>
    <w:rsid w:val="00E53B5A"/>
    <w:rsid w:val="00E53D54"/>
    <w:rsid w:val="00E53DF2"/>
    <w:rsid w:val="00E53EF4"/>
    <w:rsid w:val="00E5404A"/>
    <w:rsid w:val="00E5423B"/>
    <w:rsid w:val="00E54344"/>
    <w:rsid w:val="00E543A9"/>
    <w:rsid w:val="00E54622"/>
    <w:rsid w:val="00E54955"/>
    <w:rsid w:val="00E5495D"/>
    <w:rsid w:val="00E54A46"/>
    <w:rsid w:val="00E54D62"/>
    <w:rsid w:val="00E54E95"/>
    <w:rsid w:val="00E54FC6"/>
    <w:rsid w:val="00E54FFB"/>
    <w:rsid w:val="00E55145"/>
    <w:rsid w:val="00E55163"/>
    <w:rsid w:val="00E55264"/>
    <w:rsid w:val="00E55554"/>
    <w:rsid w:val="00E55586"/>
    <w:rsid w:val="00E555C7"/>
    <w:rsid w:val="00E556D6"/>
    <w:rsid w:val="00E55737"/>
    <w:rsid w:val="00E5599D"/>
    <w:rsid w:val="00E559B8"/>
    <w:rsid w:val="00E55B3C"/>
    <w:rsid w:val="00E55DE6"/>
    <w:rsid w:val="00E55E2C"/>
    <w:rsid w:val="00E55F50"/>
    <w:rsid w:val="00E55FAC"/>
    <w:rsid w:val="00E5607F"/>
    <w:rsid w:val="00E560C7"/>
    <w:rsid w:val="00E560EB"/>
    <w:rsid w:val="00E5622D"/>
    <w:rsid w:val="00E5638A"/>
    <w:rsid w:val="00E56493"/>
    <w:rsid w:val="00E56981"/>
    <w:rsid w:val="00E56A0C"/>
    <w:rsid w:val="00E56FB8"/>
    <w:rsid w:val="00E57028"/>
    <w:rsid w:val="00E570DE"/>
    <w:rsid w:val="00E571A7"/>
    <w:rsid w:val="00E57357"/>
    <w:rsid w:val="00E573AC"/>
    <w:rsid w:val="00E579A7"/>
    <w:rsid w:val="00E57B0A"/>
    <w:rsid w:val="00E57B60"/>
    <w:rsid w:val="00E57FC0"/>
    <w:rsid w:val="00E6015B"/>
    <w:rsid w:val="00E601B6"/>
    <w:rsid w:val="00E603E1"/>
    <w:rsid w:val="00E60419"/>
    <w:rsid w:val="00E60461"/>
    <w:rsid w:val="00E604BD"/>
    <w:rsid w:val="00E6061A"/>
    <w:rsid w:val="00E6099A"/>
    <w:rsid w:val="00E60AEE"/>
    <w:rsid w:val="00E60B01"/>
    <w:rsid w:val="00E60CA3"/>
    <w:rsid w:val="00E60ED6"/>
    <w:rsid w:val="00E60F38"/>
    <w:rsid w:val="00E60F86"/>
    <w:rsid w:val="00E60FA2"/>
    <w:rsid w:val="00E61052"/>
    <w:rsid w:val="00E61243"/>
    <w:rsid w:val="00E61672"/>
    <w:rsid w:val="00E617C1"/>
    <w:rsid w:val="00E61812"/>
    <w:rsid w:val="00E61915"/>
    <w:rsid w:val="00E61B35"/>
    <w:rsid w:val="00E61D71"/>
    <w:rsid w:val="00E61E11"/>
    <w:rsid w:val="00E61E48"/>
    <w:rsid w:val="00E61FC9"/>
    <w:rsid w:val="00E61FE9"/>
    <w:rsid w:val="00E6216D"/>
    <w:rsid w:val="00E62402"/>
    <w:rsid w:val="00E624B1"/>
    <w:rsid w:val="00E6280E"/>
    <w:rsid w:val="00E62884"/>
    <w:rsid w:val="00E62895"/>
    <w:rsid w:val="00E62C20"/>
    <w:rsid w:val="00E62CA7"/>
    <w:rsid w:val="00E62EF6"/>
    <w:rsid w:val="00E63013"/>
    <w:rsid w:val="00E6323D"/>
    <w:rsid w:val="00E632AD"/>
    <w:rsid w:val="00E63649"/>
    <w:rsid w:val="00E6370B"/>
    <w:rsid w:val="00E637EB"/>
    <w:rsid w:val="00E6394C"/>
    <w:rsid w:val="00E63987"/>
    <w:rsid w:val="00E63B53"/>
    <w:rsid w:val="00E63E50"/>
    <w:rsid w:val="00E63FB0"/>
    <w:rsid w:val="00E64126"/>
    <w:rsid w:val="00E6423E"/>
    <w:rsid w:val="00E6435A"/>
    <w:rsid w:val="00E64377"/>
    <w:rsid w:val="00E644C6"/>
    <w:rsid w:val="00E6453B"/>
    <w:rsid w:val="00E6455A"/>
    <w:rsid w:val="00E6456F"/>
    <w:rsid w:val="00E64729"/>
    <w:rsid w:val="00E649D0"/>
    <w:rsid w:val="00E64A2F"/>
    <w:rsid w:val="00E64A6E"/>
    <w:rsid w:val="00E64B54"/>
    <w:rsid w:val="00E64CCA"/>
    <w:rsid w:val="00E64F15"/>
    <w:rsid w:val="00E65070"/>
    <w:rsid w:val="00E650A3"/>
    <w:rsid w:val="00E65234"/>
    <w:rsid w:val="00E653D6"/>
    <w:rsid w:val="00E65C47"/>
    <w:rsid w:val="00E65C8E"/>
    <w:rsid w:val="00E6600D"/>
    <w:rsid w:val="00E66506"/>
    <w:rsid w:val="00E666FB"/>
    <w:rsid w:val="00E66A2D"/>
    <w:rsid w:val="00E66A89"/>
    <w:rsid w:val="00E66DEF"/>
    <w:rsid w:val="00E66EE6"/>
    <w:rsid w:val="00E66F15"/>
    <w:rsid w:val="00E67251"/>
    <w:rsid w:val="00E6738A"/>
    <w:rsid w:val="00E6743C"/>
    <w:rsid w:val="00E67621"/>
    <w:rsid w:val="00E6777D"/>
    <w:rsid w:val="00E678A3"/>
    <w:rsid w:val="00E67DE5"/>
    <w:rsid w:val="00E67DF6"/>
    <w:rsid w:val="00E67E31"/>
    <w:rsid w:val="00E67F68"/>
    <w:rsid w:val="00E700CD"/>
    <w:rsid w:val="00E70126"/>
    <w:rsid w:val="00E7046E"/>
    <w:rsid w:val="00E7061D"/>
    <w:rsid w:val="00E70678"/>
    <w:rsid w:val="00E706B9"/>
    <w:rsid w:val="00E7070E"/>
    <w:rsid w:val="00E708B1"/>
    <w:rsid w:val="00E70A62"/>
    <w:rsid w:val="00E70B7A"/>
    <w:rsid w:val="00E70CE8"/>
    <w:rsid w:val="00E70E45"/>
    <w:rsid w:val="00E7114B"/>
    <w:rsid w:val="00E71337"/>
    <w:rsid w:val="00E7145B"/>
    <w:rsid w:val="00E718C1"/>
    <w:rsid w:val="00E71908"/>
    <w:rsid w:val="00E71985"/>
    <w:rsid w:val="00E71A25"/>
    <w:rsid w:val="00E71AAB"/>
    <w:rsid w:val="00E720A3"/>
    <w:rsid w:val="00E7244A"/>
    <w:rsid w:val="00E7245F"/>
    <w:rsid w:val="00E72556"/>
    <w:rsid w:val="00E72B3A"/>
    <w:rsid w:val="00E7319A"/>
    <w:rsid w:val="00E731B9"/>
    <w:rsid w:val="00E733C8"/>
    <w:rsid w:val="00E73613"/>
    <w:rsid w:val="00E73694"/>
    <w:rsid w:val="00E7372E"/>
    <w:rsid w:val="00E73736"/>
    <w:rsid w:val="00E738D0"/>
    <w:rsid w:val="00E73A1D"/>
    <w:rsid w:val="00E73A96"/>
    <w:rsid w:val="00E73B6E"/>
    <w:rsid w:val="00E73C25"/>
    <w:rsid w:val="00E73E2E"/>
    <w:rsid w:val="00E73E70"/>
    <w:rsid w:val="00E73E86"/>
    <w:rsid w:val="00E73E8B"/>
    <w:rsid w:val="00E74145"/>
    <w:rsid w:val="00E74298"/>
    <w:rsid w:val="00E74452"/>
    <w:rsid w:val="00E74465"/>
    <w:rsid w:val="00E7450A"/>
    <w:rsid w:val="00E7467B"/>
    <w:rsid w:val="00E74681"/>
    <w:rsid w:val="00E7474F"/>
    <w:rsid w:val="00E74D04"/>
    <w:rsid w:val="00E74D52"/>
    <w:rsid w:val="00E74D70"/>
    <w:rsid w:val="00E74E49"/>
    <w:rsid w:val="00E75256"/>
    <w:rsid w:val="00E75304"/>
    <w:rsid w:val="00E75336"/>
    <w:rsid w:val="00E754CB"/>
    <w:rsid w:val="00E7551C"/>
    <w:rsid w:val="00E7552C"/>
    <w:rsid w:val="00E7564D"/>
    <w:rsid w:val="00E75691"/>
    <w:rsid w:val="00E75770"/>
    <w:rsid w:val="00E757FF"/>
    <w:rsid w:val="00E75A28"/>
    <w:rsid w:val="00E75C86"/>
    <w:rsid w:val="00E76162"/>
    <w:rsid w:val="00E761A9"/>
    <w:rsid w:val="00E761C1"/>
    <w:rsid w:val="00E76337"/>
    <w:rsid w:val="00E76458"/>
    <w:rsid w:val="00E7661F"/>
    <w:rsid w:val="00E76A18"/>
    <w:rsid w:val="00E76B59"/>
    <w:rsid w:val="00E76B8B"/>
    <w:rsid w:val="00E76B92"/>
    <w:rsid w:val="00E76DAE"/>
    <w:rsid w:val="00E76F4F"/>
    <w:rsid w:val="00E76F8A"/>
    <w:rsid w:val="00E770C5"/>
    <w:rsid w:val="00E771F2"/>
    <w:rsid w:val="00E77216"/>
    <w:rsid w:val="00E77228"/>
    <w:rsid w:val="00E77567"/>
    <w:rsid w:val="00E776F1"/>
    <w:rsid w:val="00E77751"/>
    <w:rsid w:val="00E77843"/>
    <w:rsid w:val="00E77A10"/>
    <w:rsid w:val="00E77DDA"/>
    <w:rsid w:val="00E77E90"/>
    <w:rsid w:val="00E77E98"/>
    <w:rsid w:val="00E8028D"/>
    <w:rsid w:val="00E8033F"/>
    <w:rsid w:val="00E8038B"/>
    <w:rsid w:val="00E805E0"/>
    <w:rsid w:val="00E8065C"/>
    <w:rsid w:val="00E80745"/>
    <w:rsid w:val="00E80BD6"/>
    <w:rsid w:val="00E80F57"/>
    <w:rsid w:val="00E81299"/>
    <w:rsid w:val="00E812C8"/>
    <w:rsid w:val="00E8183F"/>
    <w:rsid w:val="00E818FA"/>
    <w:rsid w:val="00E81C17"/>
    <w:rsid w:val="00E81EC9"/>
    <w:rsid w:val="00E8205C"/>
    <w:rsid w:val="00E82150"/>
    <w:rsid w:val="00E821DC"/>
    <w:rsid w:val="00E8230B"/>
    <w:rsid w:val="00E82355"/>
    <w:rsid w:val="00E82417"/>
    <w:rsid w:val="00E82499"/>
    <w:rsid w:val="00E82560"/>
    <w:rsid w:val="00E82716"/>
    <w:rsid w:val="00E827AF"/>
    <w:rsid w:val="00E8288A"/>
    <w:rsid w:val="00E828A6"/>
    <w:rsid w:val="00E82AD3"/>
    <w:rsid w:val="00E82C0C"/>
    <w:rsid w:val="00E82C25"/>
    <w:rsid w:val="00E82DE9"/>
    <w:rsid w:val="00E82F68"/>
    <w:rsid w:val="00E830D1"/>
    <w:rsid w:val="00E8311F"/>
    <w:rsid w:val="00E8317F"/>
    <w:rsid w:val="00E83275"/>
    <w:rsid w:val="00E83282"/>
    <w:rsid w:val="00E834CC"/>
    <w:rsid w:val="00E83600"/>
    <w:rsid w:val="00E83796"/>
    <w:rsid w:val="00E8387E"/>
    <w:rsid w:val="00E83956"/>
    <w:rsid w:val="00E8395A"/>
    <w:rsid w:val="00E83B5A"/>
    <w:rsid w:val="00E83C23"/>
    <w:rsid w:val="00E83D3C"/>
    <w:rsid w:val="00E83E60"/>
    <w:rsid w:val="00E83E95"/>
    <w:rsid w:val="00E83F80"/>
    <w:rsid w:val="00E8402C"/>
    <w:rsid w:val="00E841F1"/>
    <w:rsid w:val="00E8430E"/>
    <w:rsid w:val="00E84322"/>
    <w:rsid w:val="00E84688"/>
    <w:rsid w:val="00E84B35"/>
    <w:rsid w:val="00E84D72"/>
    <w:rsid w:val="00E84D7F"/>
    <w:rsid w:val="00E84E43"/>
    <w:rsid w:val="00E84E8B"/>
    <w:rsid w:val="00E8550D"/>
    <w:rsid w:val="00E85677"/>
    <w:rsid w:val="00E857C6"/>
    <w:rsid w:val="00E85878"/>
    <w:rsid w:val="00E858A0"/>
    <w:rsid w:val="00E85954"/>
    <w:rsid w:val="00E85A47"/>
    <w:rsid w:val="00E85A53"/>
    <w:rsid w:val="00E85C98"/>
    <w:rsid w:val="00E85CB1"/>
    <w:rsid w:val="00E85DE7"/>
    <w:rsid w:val="00E86089"/>
    <w:rsid w:val="00E86092"/>
    <w:rsid w:val="00E861AA"/>
    <w:rsid w:val="00E86304"/>
    <w:rsid w:val="00E86450"/>
    <w:rsid w:val="00E86530"/>
    <w:rsid w:val="00E86A26"/>
    <w:rsid w:val="00E86A6A"/>
    <w:rsid w:val="00E86C64"/>
    <w:rsid w:val="00E86EC6"/>
    <w:rsid w:val="00E86F62"/>
    <w:rsid w:val="00E8701B"/>
    <w:rsid w:val="00E87443"/>
    <w:rsid w:val="00E87599"/>
    <w:rsid w:val="00E876F3"/>
    <w:rsid w:val="00E87752"/>
    <w:rsid w:val="00E878D7"/>
    <w:rsid w:val="00E878F6"/>
    <w:rsid w:val="00E87AE2"/>
    <w:rsid w:val="00E87C5A"/>
    <w:rsid w:val="00E87CC2"/>
    <w:rsid w:val="00E87CDE"/>
    <w:rsid w:val="00E87D17"/>
    <w:rsid w:val="00E87DA6"/>
    <w:rsid w:val="00E87EDD"/>
    <w:rsid w:val="00E87FA8"/>
    <w:rsid w:val="00E87FB7"/>
    <w:rsid w:val="00E87FD4"/>
    <w:rsid w:val="00E901A3"/>
    <w:rsid w:val="00E902A6"/>
    <w:rsid w:val="00E902B3"/>
    <w:rsid w:val="00E903E3"/>
    <w:rsid w:val="00E905C9"/>
    <w:rsid w:val="00E906F9"/>
    <w:rsid w:val="00E907E8"/>
    <w:rsid w:val="00E907FB"/>
    <w:rsid w:val="00E9084B"/>
    <w:rsid w:val="00E90863"/>
    <w:rsid w:val="00E90B72"/>
    <w:rsid w:val="00E90CE5"/>
    <w:rsid w:val="00E90F69"/>
    <w:rsid w:val="00E911AF"/>
    <w:rsid w:val="00E912AF"/>
    <w:rsid w:val="00E913E2"/>
    <w:rsid w:val="00E914C5"/>
    <w:rsid w:val="00E915CF"/>
    <w:rsid w:val="00E91663"/>
    <w:rsid w:val="00E91694"/>
    <w:rsid w:val="00E919E2"/>
    <w:rsid w:val="00E91C96"/>
    <w:rsid w:val="00E91E3B"/>
    <w:rsid w:val="00E92115"/>
    <w:rsid w:val="00E92352"/>
    <w:rsid w:val="00E92946"/>
    <w:rsid w:val="00E929B6"/>
    <w:rsid w:val="00E92B61"/>
    <w:rsid w:val="00E92B6A"/>
    <w:rsid w:val="00E92C91"/>
    <w:rsid w:val="00E92CCA"/>
    <w:rsid w:val="00E92E56"/>
    <w:rsid w:val="00E92FF4"/>
    <w:rsid w:val="00E93171"/>
    <w:rsid w:val="00E93209"/>
    <w:rsid w:val="00E93228"/>
    <w:rsid w:val="00E93486"/>
    <w:rsid w:val="00E93515"/>
    <w:rsid w:val="00E935BD"/>
    <w:rsid w:val="00E93889"/>
    <w:rsid w:val="00E9388D"/>
    <w:rsid w:val="00E93B56"/>
    <w:rsid w:val="00E93D04"/>
    <w:rsid w:val="00E93E4E"/>
    <w:rsid w:val="00E93E65"/>
    <w:rsid w:val="00E94212"/>
    <w:rsid w:val="00E94266"/>
    <w:rsid w:val="00E9429D"/>
    <w:rsid w:val="00E943A3"/>
    <w:rsid w:val="00E94917"/>
    <w:rsid w:val="00E94987"/>
    <w:rsid w:val="00E949AC"/>
    <w:rsid w:val="00E94A52"/>
    <w:rsid w:val="00E94A71"/>
    <w:rsid w:val="00E94AC9"/>
    <w:rsid w:val="00E94B57"/>
    <w:rsid w:val="00E94D0D"/>
    <w:rsid w:val="00E95005"/>
    <w:rsid w:val="00E9514F"/>
    <w:rsid w:val="00E951F4"/>
    <w:rsid w:val="00E9538B"/>
    <w:rsid w:val="00E955D0"/>
    <w:rsid w:val="00E95894"/>
    <w:rsid w:val="00E959FF"/>
    <w:rsid w:val="00E95A50"/>
    <w:rsid w:val="00E95D11"/>
    <w:rsid w:val="00E95D9A"/>
    <w:rsid w:val="00E95E0D"/>
    <w:rsid w:val="00E95EEB"/>
    <w:rsid w:val="00E96118"/>
    <w:rsid w:val="00E961AD"/>
    <w:rsid w:val="00E963E2"/>
    <w:rsid w:val="00E96446"/>
    <w:rsid w:val="00E96520"/>
    <w:rsid w:val="00E96667"/>
    <w:rsid w:val="00E969AF"/>
    <w:rsid w:val="00E9715A"/>
    <w:rsid w:val="00E972CA"/>
    <w:rsid w:val="00E975FB"/>
    <w:rsid w:val="00E976FA"/>
    <w:rsid w:val="00E977E5"/>
    <w:rsid w:val="00E977FE"/>
    <w:rsid w:val="00E97861"/>
    <w:rsid w:val="00E97AFA"/>
    <w:rsid w:val="00E97C40"/>
    <w:rsid w:val="00E97CC4"/>
    <w:rsid w:val="00EA0089"/>
    <w:rsid w:val="00EA0093"/>
    <w:rsid w:val="00EA00CB"/>
    <w:rsid w:val="00EA01B6"/>
    <w:rsid w:val="00EA0233"/>
    <w:rsid w:val="00EA06FC"/>
    <w:rsid w:val="00EA093D"/>
    <w:rsid w:val="00EA0B20"/>
    <w:rsid w:val="00EA0C02"/>
    <w:rsid w:val="00EA0C66"/>
    <w:rsid w:val="00EA0CA4"/>
    <w:rsid w:val="00EA0DD3"/>
    <w:rsid w:val="00EA0F89"/>
    <w:rsid w:val="00EA0FCB"/>
    <w:rsid w:val="00EA1050"/>
    <w:rsid w:val="00EA108F"/>
    <w:rsid w:val="00EA109C"/>
    <w:rsid w:val="00EA14A2"/>
    <w:rsid w:val="00EA14CC"/>
    <w:rsid w:val="00EA14E1"/>
    <w:rsid w:val="00EA1960"/>
    <w:rsid w:val="00EA19D2"/>
    <w:rsid w:val="00EA1BF4"/>
    <w:rsid w:val="00EA1DAF"/>
    <w:rsid w:val="00EA1DFF"/>
    <w:rsid w:val="00EA20E2"/>
    <w:rsid w:val="00EA2217"/>
    <w:rsid w:val="00EA22B2"/>
    <w:rsid w:val="00EA2502"/>
    <w:rsid w:val="00EA281E"/>
    <w:rsid w:val="00EA2A6A"/>
    <w:rsid w:val="00EA2D48"/>
    <w:rsid w:val="00EA2D70"/>
    <w:rsid w:val="00EA2E72"/>
    <w:rsid w:val="00EA3115"/>
    <w:rsid w:val="00EA311A"/>
    <w:rsid w:val="00EA32F9"/>
    <w:rsid w:val="00EA3434"/>
    <w:rsid w:val="00EA3698"/>
    <w:rsid w:val="00EA3955"/>
    <w:rsid w:val="00EA3AEF"/>
    <w:rsid w:val="00EA3B45"/>
    <w:rsid w:val="00EA3BAB"/>
    <w:rsid w:val="00EA3C44"/>
    <w:rsid w:val="00EA3CBB"/>
    <w:rsid w:val="00EA3D34"/>
    <w:rsid w:val="00EA3DF0"/>
    <w:rsid w:val="00EA3E8E"/>
    <w:rsid w:val="00EA3EDE"/>
    <w:rsid w:val="00EA41F8"/>
    <w:rsid w:val="00EA436A"/>
    <w:rsid w:val="00EA453F"/>
    <w:rsid w:val="00EA46A1"/>
    <w:rsid w:val="00EA473A"/>
    <w:rsid w:val="00EA477C"/>
    <w:rsid w:val="00EA490F"/>
    <w:rsid w:val="00EA49D3"/>
    <w:rsid w:val="00EA4A69"/>
    <w:rsid w:val="00EA4C8F"/>
    <w:rsid w:val="00EA4CE9"/>
    <w:rsid w:val="00EA4D06"/>
    <w:rsid w:val="00EA4ED2"/>
    <w:rsid w:val="00EA4FA1"/>
    <w:rsid w:val="00EA5097"/>
    <w:rsid w:val="00EA512A"/>
    <w:rsid w:val="00EA52DF"/>
    <w:rsid w:val="00EA53C2"/>
    <w:rsid w:val="00EA55D5"/>
    <w:rsid w:val="00EA5864"/>
    <w:rsid w:val="00EA591D"/>
    <w:rsid w:val="00EA59A8"/>
    <w:rsid w:val="00EA5C8B"/>
    <w:rsid w:val="00EA5C95"/>
    <w:rsid w:val="00EA5D13"/>
    <w:rsid w:val="00EA5D66"/>
    <w:rsid w:val="00EA5E98"/>
    <w:rsid w:val="00EA5EAD"/>
    <w:rsid w:val="00EA5EBF"/>
    <w:rsid w:val="00EA5EFF"/>
    <w:rsid w:val="00EA61A6"/>
    <w:rsid w:val="00EA627A"/>
    <w:rsid w:val="00EA63EF"/>
    <w:rsid w:val="00EA63FF"/>
    <w:rsid w:val="00EA64BF"/>
    <w:rsid w:val="00EA6683"/>
    <w:rsid w:val="00EA66CF"/>
    <w:rsid w:val="00EA6714"/>
    <w:rsid w:val="00EA6826"/>
    <w:rsid w:val="00EA6A06"/>
    <w:rsid w:val="00EA6BD8"/>
    <w:rsid w:val="00EA6C46"/>
    <w:rsid w:val="00EA6CA5"/>
    <w:rsid w:val="00EA6D7E"/>
    <w:rsid w:val="00EA7176"/>
    <w:rsid w:val="00EA71C8"/>
    <w:rsid w:val="00EA7212"/>
    <w:rsid w:val="00EA72F7"/>
    <w:rsid w:val="00EA746A"/>
    <w:rsid w:val="00EA760D"/>
    <w:rsid w:val="00EA770C"/>
    <w:rsid w:val="00EA7A58"/>
    <w:rsid w:val="00EA7AF7"/>
    <w:rsid w:val="00EA7CE1"/>
    <w:rsid w:val="00EA7D26"/>
    <w:rsid w:val="00EA7F85"/>
    <w:rsid w:val="00EB0132"/>
    <w:rsid w:val="00EB01D3"/>
    <w:rsid w:val="00EB02B6"/>
    <w:rsid w:val="00EB02ED"/>
    <w:rsid w:val="00EB0452"/>
    <w:rsid w:val="00EB050F"/>
    <w:rsid w:val="00EB067F"/>
    <w:rsid w:val="00EB070D"/>
    <w:rsid w:val="00EB079F"/>
    <w:rsid w:val="00EB07EA"/>
    <w:rsid w:val="00EB0838"/>
    <w:rsid w:val="00EB0ACE"/>
    <w:rsid w:val="00EB0ADD"/>
    <w:rsid w:val="00EB0D1A"/>
    <w:rsid w:val="00EB0D60"/>
    <w:rsid w:val="00EB0D6F"/>
    <w:rsid w:val="00EB0E97"/>
    <w:rsid w:val="00EB0ECE"/>
    <w:rsid w:val="00EB0F34"/>
    <w:rsid w:val="00EB0F91"/>
    <w:rsid w:val="00EB1127"/>
    <w:rsid w:val="00EB1294"/>
    <w:rsid w:val="00EB131C"/>
    <w:rsid w:val="00EB13B2"/>
    <w:rsid w:val="00EB1402"/>
    <w:rsid w:val="00EB14D9"/>
    <w:rsid w:val="00EB1563"/>
    <w:rsid w:val="00EB16E8"/>
    <w:rsid w:val="00EB1918"/>
    <w:rsid w:val="00EB1923"/>
    <w:rsid w:val="00EB1946"/>
    <w:rsid w:val="00EB1A06"/>
    <w:rsid w:val="00EB1AF8"/>
    <w:rsid w:val="00EB1F75"/>
    <w:rsid w:val="00EB21CE"/>
    <w:rsid w:val="00EB2249"/>
    <w:rsid w:val="00EB224F"/>
    <w:rsid w:val="00EB2383"/>
    <w:rsid w:val="00EB23A5"/>
    <w:rsid w:val="00EB24DF"/>
    <w:rsid w:val="00EB2512"/>
    <w:rsid w:val="00EB2620"/>
    <w:rsid w:val="00EB26EA"/>
    <w:rsid w:val="00EB2A36"/>
    <w:rsid w:val="00EB2AE0"/>
    <w:rsid w:val="00EB2B1D"/>
    <w:rsid w:val="00EB2C04"/>
    <w:rsid w:val="00EB2EDA"/>
    <w:rsid w:val="00EB2EE4"/>
    <w:rsid w:val="00EB31BD"/>
    <w:rsid w:val="00EB31CB"/>
    <w:rsid w:val="00EB31DA"/>
    <w:rsid w:val="00EB31FA"/>
    <w:rsid w:val="00EB331C"/>
    <w:rsid w:val="00EB333E"/>
    <w:rsid w:val="00EB3366"/>
    <w:rsid w:val="00EB33BE"/>
    <w:rsid w:val="00EB3473"/>
    <w:rsid w:val="00EB35A1"/>
    <w:rsid w:val="00EB35B0"/>
    <w:rsid w:val="00EB35B8"/>
    <w:rsid w:val="00EB35E2"/>
    <w:rsid w:val="00EB35EF"/>
    <w:rsid w:val="00EB3A65"/>
    <w:rsid w:val="00EB3AC2"/>
    <w:rsid w:val="00EB3AC6"/>
    <w:rsid w:val="00EB3BAD"/>
    <w:rsid w:val="00EB3EA8"/>
    <w:rsid w:val="00EB3FD0"/>
    <w:rsid w:val="00EB451C"/>
    <w:rsid w:val="00EB4584"/>
    <w:rsid w:val="00EB4611"/>
    <w:rsid w:val="00EB4BBF"/>
    <w:rsid w:val="00EB4CD4"/>
    <w:rsid w:val="00EB4CD6"/>
    <w:rsid w:val="00EB4E67"/>
    <w:rsid w:val="00EB5046"/>
    <w:rsid w:val="00EB5070"/>
    <w:rsid w:val="00EB50B2"/>
    <w:rsid w:val="00EB51C1"/>
    <w:rsid w:val="00EB5290"/>
    <w:rsid w:val="00EB55B6"/>
    <w:rsid w:val="00EB56C6"/>
    <w:rsid w:val="00EB5839"/>
    <w:rsid w:val="00EB5945"/>
    <w:rsid w:val="00EB597B"/>
    <w:rsid w:val="00EB59AD"/>
    <w:rsid w:val="00EB5ABC"/>
    <w:rsid w:val="00EB5AE7"/>
    <w:rsid w:val="00EB5CC0"/>
    <w:rsid w:val="00EB5D87"/>
    <w:rsid w:val="00EB5DB4"/>
    <w:rsid w:val="00EB6008"/>
    <w:rsid w:val="00EB6047"/>
    <w:rsid w:val="00EB6350"/>
    <w:rsid w:val="00EB63D5"/>
    <w:rsid w:val="00EB65B1"/>
    <w:rsid w:val="00EB6686"/>
    <w:rsid w:val="00EB6847"/>
    <w:rsid w:val="00EB6905"/>
    <w:rsid w:val="00EB697C"/>
    <w:rsid w:val="00EB69A6"/>
    <w:rsid w:val="00EB6A07"/>
    <w:rsid w:val="00EB6AB6"/>
    <w:rsid w:val="00EB6ADB"/>
    <w:rsid w:val="00EB6C4F"/>
    <w:rsid w:val="00EB6D16"/>
    <w:rsid w:val="00EB6D96"/>
    <w:rsid w:val="00EB6EC5"/>
    <w:rsid w:val="00EB6EC9"/>
    <w:rsid w:val="00EB6FC2"/>
    <w:rsid w:val="00EB6FF0"/>
    <w:rsid w:val="00EB7015"/>
    <w:rsid w:val="00EB73CD"/>
    <w:rsid w:val="00EB7456"/>
    <w:rsid w:val="00EB750A"/>
    <w:rsid w:val="00EB7611"/>
    <w:rsid w:val="00EB76C1"/>
    <w:rsid w:val="00EB7BF3"/>
    <w:rsid w:val="00EC01D8"/>
    <w:rsid w:val="00EC0464"/>
    <w:rsid w:val="00EC08BD"/>
    <w:rsid w:val="00EC0963"/>
    <w:rsid w:val="00EC0A1B"/>
    <w:rsid w:val="00EC0BCE"/>
    <w:rsid w:val="00EC0C6E"/>
    <w:rsid w:val="00EC0C9E"/>
    <w:rsid w:val="00EC0D4E"/>
    <w:rsid w:val="00EC0D71"/>
    <w:rsid w:val="00EC0E9C"/>
    <w:rsid w:val="00EC10D9"/>
    <w:rsid w:val="00EC113E"/>
    <w:rsid w:val="00EC120A"/>
    <w:rsid w:val="00EC1376"/>
    <w:rsid w:val="00EC14DE"/>
    <w:rsid w:val="00EC18AA"/>
    <w:rsid w:val="00EC1AAC"/>
    <w:rsid w:val="00EC1C9E"/>
    <w:rsid w:val="00EC1D88"/>
    <w:rsid w:val="00EC1F12"/>
    <w:rsid w:val="00EC1F81"/>
    <w:rsid w:val="00EC202F"/>
    <w:rsid w:val="00EC20D9"/>
    <w:rsid w:val="00EC21A3"/>
    <w:rsid w:val="00EC21F8"/>
    <w:rsid w:val="00EC2640"/>
    <w:rsid w:val="00EC26A0"/>
    <w:rsid w:val="00EC26B2"/>
    <w:rsid w:val="00EC27B8"/>
    <w:rsid w:val="00EC28A0"/>
    <w:rsid w:val="00EC29B9"/>
    <w:rsid w:val="00EC2B8C"/>
    <w:rsid w:val="00EC2CED"/>
    <w:rsid w:val="00EC2D91"/>
    <w:rsid w:val="00EC2E09"/>
    <w:rsid w:val="00EC2E66"/>
    <w:rsid w:val="00EC2E98"/>
    <w:rsid w:val="00EC2ED4"/>
    <w:rsid w:val="00EC2FD7"/>
    <w:rsid w:val="00EC2FD9"/>
    <w:rsid w:val="00EC300F"/>
    <w:rsid w:val="00EC31A0"/>
    <w:rsid w:val="00EC31AF"/>
    <w:rsid w:val="00EC32CF"/>
    <w:rsid w:val="00EC3385"/>
    <w:rsid w:val="00EC33CF"/>
    <w:rsid w:val="00EC3591"/>
    <w:rsid w:val="00EC365F"/>
    <w:rsid w:val="00EC370B"/>
    <w:rsid w:val="00EC37B9"/>
    <w:rsid w:val="00EC3862"/>
    <w:rsid w:val="00EC395C"/>
    <w:rsid w:val="00EC3C3B"/>
    <w:rsid w:val="00EC3CB4"/>
    <w:rsid w:val="00EC3F1B"/>
    <w:rsid w:val="00EC4345"/>
    <w:rsid w:val="00EC4438"/>
    <w:rsid w:val="00EC44A9"/>
    <w:rsid w:val="00EC45C6"/>
    <w:rsid w:val="00EC47A8"/>
    <w:rsid w:val="00EC49FC"/>
    <w:rsid w:val="00EC4A33"/>
    <w:rsid w:val="00EC4C5A"/>
    <w:rsid w:val="00EC4EC9"/>
    <w:rsid w:val="00EC4F47"/>
    <w:rsid w:val="00EC5046"/>
    <w:rsid w:val="00EC5126"/>
    <w:rsid w:val="00EC512C"/>
    <w:rsid w:val="00EC513B"/>
    <w:rsid w:val="00EC5273"/>
    <w:rsid w:val="00EC5359"/>
    <w:rsid w:val="00EC5891"/>
    <w:rsid w:val="00EC5900"/>
    <w:rsid w:val="00EC5AC0"/>
    <w:rsid w:val="00EC5B03"/>
    <w:rsid w:val="00EC5C0F"/>
    <w:rsid w:val="00EC6136"/>
    <w:rsid w:val="00EC614E"/>
    <w:rsid w:val="00EC63CC"/>
    <w:rsid w:val="00EC6458"/>
    <w:rsid w:val="00EC65EE"/>
    <w:rsid w:val="00EC66CD"/>
    <w:rsid w:val="00EC6730"/>
    <w:rsid w:val="00EC6BD2"/>
    <w:rsid w:val="00EC6C1B"/>
    <w:rsid w:val="00EC6CDD"/>
    <w:rsid w:val="00EC6D80"/>
    <w:rsid w:val="00EC6EB8"/>
    <w:rsid w:val="00EC6EE8"/>
    <w:rsid w:val="00EC6F7B"/>
    <w:rsid w:val="00EC70DF"/>
    <w:rsid w:val="00EC72A0"/>
    <w:rsid w:val="00EC7325"/>
    <w:rsid w:val="00EC7578"/>
    <w:rsid w:val="00EC770A"/>
    <w:rsid w:val="00EC78CA"/>
    <w:rsid w:val="00EC7952"/>
    <w:rsid w:val="00EC7A7B"/>
    <w:rsid w:val="00ED009A"/>
    <w:rsid w:val="00ED0207"/>
    <w:rsid w:val="00ED0382"/>
    <w:rsid w:val="00ED0425"/>
    <w:rsid w:val="00ED0849"/>
    <w:rsid w:val="00ED08B3"/>
    <w:rsid w:val="00ED0951"/>
    <w:rsid w:val="00ED096C"/>
    <w:rsid w:val="00ED09C1"/>
    <w:rsid w:val="00ED0B22"/>
    <w:rsid w:val="00ED0E0E"/>
    <w:rsid w:val="00ED0ED0"/>
    <w:rsid w:val="00ED1074"/>
    <w:rsid w:val="00ED108B"/>
    <w:rsid w:val="00ED12AA"/>
    <w:rsid w:val="00ED13D5"/>
    <w:rsid w:val="00ED13E0"/>
    <w:rsid w:val="00ED1547"/>
    <w:rsid w:val="00ED15DC"/>
    <w:rsid w:val="00ED15DF"/>
    <w:rsid w:val="00ED1861"/>
    <w:rsid w:val="00ED1889"/>
    <w:rsid w:val="00ED18AB"/>
    <w:rsid w:val="00ED18E9"/>
    <w:rsid w:val="00ED1A1E"/>
    <w:rsid w:val="00ED1D6C"/>
    <w:rsid w:val="00ED1FB2"/>
    <w:rsid w:val="00ED22C7"/>
    <w:rsid w:val="00ED2351"/>
    <w:rsid w:val="00ED24F1"/>
    <w:rsid w:val="00ED2538"/>
    <w:rsid w:val="00ED2706"/>
    <w:rsid w:val="00ED28A9"/>
    <w:rsid w:val="00ED28AF"/>
    <w:rsid w:val="00ED2E5C"/>
    <w:rsid w:val="00ED2EEF"/>
    <w:rsid w:val="00ED2EFD"/>
    <w:rsid w:val="00ED2F04"/>
    <w:rsid w:val="00ED2F7A"/>
    <w:rsid w:val="00ED324D"/>
    <w:rsid w:val="00ED32D7"/>
    <w:rsid w:val="00ED334B"/>
    <w:rsid w:val="00ED33A2"/>
    <w:rsid w:val="00ED33F2"/>
    <w:rsid w:val="00ED3556"/>
    <w:rsid w:val="00ED35E4"/>
    <w:rsid w:val="00ED35F3"/>
    <w:rsid w:val="00ED3926"/>
    <w:rsid w:val="00ED3C53"/>
    <w:rsid w:val="00ED3E4D"/>
    <w:rsid w:val="00ED4054"/>
    <w:rsid w:val="00ED40F6"/>
    <w:rsid w:val="00ED4108"/>
    <w:rsid w:val="00ED43C9"/>
    <w:rsid w:val="00ED45D0"/>
    <w:rsid w:val="00ED46F8"/>
    <w:rsid w:val="00ED47B9"/>
    <w:rsid w:val="00ED47D0"/>
    <w:rsid w:val="00ED4803"/>
    <w:rsid w:val="00ED49C8"/>
    <w:rsid w:val="00ED4C40"/>
    <w:rsid w:val="00ED4C58"/>
    <w:rsid w:val="00ED4CDD"/>
    <w:rsid w:val="00ED4D2F"/>
    <w:rsid w:val="00ED4E4D"/>
    <w:rsid w:val="00ED4F5B"/>
    <w:rsid w:val="00ED5005"/>
    <w:rsid w:val="00ED50CF"/>
    <w:rsid w:val="00ED51FE"/>
    <w:rsid w:val="00ED5209"/>
    <w:rsid w:val="00ED5535"/>
    <w:rsid w:val="00ED556A"/>
    <w:rsid w:val="00ED57E9"/>
    <w:rsid w:val="00ED5CCD"/>
    <w:rsid w:val="00ED5DE3"/>
    <w:rsid w:val="00ED5E7B"/>
    <w:rsid w:val="00ED60DA"/>
    <w:rsid w:val="00ED6183"/>
    <w:rsid w:val="00ED6271"/>
    <w:rsid w:val="00ED627C"/>
    <w:rsid w:val="00ED62E0"/>
    <w:rsid w:val="00ED639C"/>
    <w:rsid w:val="00ED63EE"/>
    <w:rsid w:val="00ED6493"/>
    <w:rsid w:val="00ED6A61"/>
    <w:rsid w:val="00ED6AF8"/>
    <w:rsid w:val="00ED6B0A"/>
    <w:rsid w:val="00ED6D8C"/>
    <w:rsid w:val="00ED6DE3"/>
    <w:rsid w:val="00ED6DFA"/>
    <w:rsid w:val="00ED6E1C"/>
    <w:rsid w:val="00ED6E9D"/>
    <w:rsid w:val="00ED6EF6"/>
    <w:rsid w:val="00ED7057"/>
    <w:rsid w:val="00ED7167"/>
    <w:rsid w:val="00ED71CA"/>
    <w:rsid w:val="00ED72D7"/>
    <w:rsid w:val="00ED72E6"/>
    <w:rsid w:val="00ED73C1"/>
    <w:rsid w:val="00ED7471"/>
    <w:rsid w:val="00ED74A9"/>
    <w:rsid w:val="00ED7644"/>
    <w:rsid w:val="00ED774C"/>
    <w:rsid w:val="00ED77A1"/>
    <w:rsid w:val="00ED794D"/>
    <w:rsid w:val="00ED7E44"/>
    <w:rsid w:val="00EE01CA"/>
    <w:rsid w:val="00EE0414"/>
    <w:rsid w:val="00EE0439"/>
    <w:rsid w:val="00EE05E9"/>
    <w:rsid w:val="00EE088A"/>
    <w:rsid w:val="00EE0F13"/>
    <w:rsid w:val="00EE1057"/>
    <w:rsid w:val="00EE120C"/>
    <w:rsid w:val="00EE1252"/>
    <w:rsid w:val="00EE133D"/>
    <w:rsid w:val="00EE1569"/>
    <w:rsid w:val="00EE15AD"/>
    <w:rsid w:val="00EE188A"/>
    <w:rsid w:val="00EE1923"/>
    <w:rsid w:val="00EE1B64"/>
    <w:rsid w:val="00EE1B7F"/>
    <w:rsid w:val="00EE1C4B"/>
    <w:rsid w:val="00EE1C71"/>
    <w:rsid w:val="00EE1D4A"/>
    <w:rsid w:val="00EE1E07"/>
    <w:rsid w:val="00EE1F7E"/>
    <w:rsid w:val="00EE240E"/>
    <w:rsid w:val="00EE249B"/>
    <w:rsid w:val="00EE24F6"/>
    <w:rsid w:val="00EE259B"/>
    <w:rsid w:val="00EE260C"/>
    <w:rsid w:val="00EE2733"/>
    <w:rsid w:val="00EE2B6D"/>
    <w:rsid w:val="00EE2CB2"/>
    <w:rsid w:val="00EE2CBC"/>
    <w:rsid w:val="00EE2CF5"/>
    <w:rsid w:val="00EE2E79"/>
    <w:rsid w:val="00EE2FCD"/>
    <w:rsid w:val="00EE2FE5"/>
    <w:rsid w:val="00EE3119"/>
    <w:rsid w:val="00EE31A4"/>
    <w:rsid w:val="00EE31DD"/>
    <w:rsid w:val="00EE33A9"/>
    <w:rsid w:val="00EE37E9"/>
    <w:rsid w:val="00EE3884"/>
    <w:rsid w:val="00EE3A63"/>
    <w:rsid w:val="00EE3B9C"/>
    <w:rsid w:val="00EE3BAD"/>
    <w:rsid w:val="00EE3BDF"/>
    <w:rsid w:val="00EE3D14"/>
    <w:rsid w:val="00EE3D8D"/>
    <w:rsid w:val="00EE3EDD"/>
    <w:rsid w:val="00EE3F5F"/>
    <w:rsid w:val="00EE45B3"/>
    <w:rsid w:val="00EE4663"/>
    <w:rsid w:val="00EE48D7"/>
    <w:rsid w:val="00EE49D7"/>
    <w:rsid w:val="00EE4AB5"/>
    <w:rsid w:val="00EE4B14"/>
    <w:rsid w:val="00EE4B4E"/>
    <w:rsid w:val="00EE4B5B"/>
    <w:rsid w:val="00EE4BF1"/>
    <w:rsid w:val="00EE4C19"/>
    <w:rsid w:val="00EE4DB5"/>
    <w:rsid w:val="00EE4DDB"/>
    <w:rsid w:val="00EE4E41"/>
    <w:rsid w:val="00EE5043"/>
    <w:rsid w:val="00EE51A8"/>
    <w:rsid w:val="00EE5683"/>
    <w:rsid w:val="00EE56AC"/>
    <w:rsid w:val="00EE56C5"/>
    <w:rsid w:val="00EE5765"/>
    <w:rsid w:val="00EE59D5"/>
    <w:rsid w:val="00EE5ABA"/>
    <w:rsid w:val="00EE5B12"/>
    <w:rsid w:val="00EE5CED"/>
    <w:rsid w:val="00EE5FDD"/>
    <w:rsid w:val="00EE6036"/>
    <w:rsid w:val="00EE6258"/>
    <w:rsid w:val="00EE626F"/>
    <w:rsid w:val="00EE6278"/>
    <w:rsid w:val="00EE62AA"/>
    <w:rsid w:val="00EE63FE"/>
    <w:rsid w:val="00EE65FC"/>
    <w:rsid w:val="00EE668A"/>
    <w:rsid w:val="00EE66D4"/>
    <w:rsid w:val="00EE67F2"/>
    <w:rsid w:val="00EE68CF"/>
    <w:rsid w:val="00EE692A"/>
    <w:rsid w:val="00EE6D90"/>
    <w:rsid w:val="00EE6F54"/>
    <w:rsid w:val="00EE7267"/>
    <w:rsid w:val="00EE7316"/>
    <w:rsid w:val="00EE74BE"/>
    <w:rsid w:val="00EE7724"/>
    <w:rsid w:val="00EE78FA"/>
    <w:rsid w:val="00EE793F"/>
    <w:rsid w:val="00EE7A87"/>
    <w:rsid w:val="00EE7CF1"/>
    <w:rsid w:val="00EE7D0F"/>
    <w:rsid w:val="00EE7E91"/>
    <w:rsid w:val="00EE7E94"/>
    <w:rsid w:val="00EE7F62"/>
    <w:rsid w:val="00EE7F80"/>
    <w:rsid w:val="00EF00AB"/>
    <w:rsid w:val="00EF02C8"/>
    <w:rsid w:val="00EF0837"/>
    <w:rsid w:val="00EF0C5E"/>
    <w:rsid w:val="00EF0DE9"/>
    <w:rsid w:val="00EF0F29"/>
    <w:rsid w:val="00EF0FF9"/>
    <w:rsid w:val="00EF106F"/>
    <w:rsid w:val="00EF1147"/>
    <w:rsid w:val="00EF116A"/>
    <w:rsid w:val="00EF1173"/>
    <w:rsid w:val="00EF11AF"/>
    <w:rsid w:val="00EF11D6"/>
    <w:rsid w:val="00EF130A"/>
    <w:rsid w:val="00EF14BF"/>
    <w:rsid w:val="00EF1572"/>
    <w:rsid w:val="00EF15BE"/>
    <w:rsid w:val="00EF1609"/>
    <w:rsid w:val="00EF170A"/>
    <w:rsid w:val="00EF1743"/>
    <w:rsid w:val="00EF177B"/>
    <w:rsid w:val="00EF182E"/>
    <w:rsid w:val="00EF1B68"/>
    <w:rsid w:val="00EF1EC1"/>
    <w:rsid w:val="00EF221A"/>
    <w:rsid w:val="00EF2272"/>
    <w:rsid w:val="00EF2408"/>
    <w:rsid w:val="00EF24CA"/>
    <w:rsid w:val="00EF24D5"/>
    <w:rsid w:val="00EF251A"/>
    <w:rsid w:val="00EF264A"/>
    <w:rsid w:val="00EF2BCC"/>
    <w:rsid w:val="00EF2CAE"/>
    <w:rsid w:val="00EF2D6D"/>
    <w:rsid w:val="00EF2DEB"/>
    <w:rsid w:val="00EF2DEC"/>
    <w:rsid w:val="00EF2E55"/>
    <w:rsid w:val="00EF2E92"/>
    <w:rsid w:val="00EF2EF8"/>
    <w:rsid w:val="00EF2F3D"/>
    <w:rsid w:val="00EF304D"/>
    <w:rsid w:val="00EF30F4"/>
    <w:rsid w:val="00EF31C6"/>
    <w:rsid w:val="00EF3273"/>
    <w:rsid w:val="00EF3574"/>
    <w:rsid w:val="00EF36EF"/>
    <w:rsid w:val="00EF3747"/>
    <w:rsid w:val="00EF3784"/>
    <w:rsid w:val="00EF37EC"/>
    <w:rsid w:val="00EF3A64"/>
    <w:rsid w:val="00EF3BD4"/>
    <w:rsid w:val="00EF3DAA"/>
    <w:rsid w:val="00EF3F6C"/>
    <w:rsid w:val="00EF4056"/>
    <w:rsid w:val="00EF418E"/>
    <w:rsid w:val="00EF4357"/>
    <w:rsid w:val="00EF445F"/>
    <w:rsid w:val="00EF45DB"/>
    <w:rsid w:val="00EF4B93"/>
    <w:rsid w:val="00EF4CEB"/>
    <w:rsid w:val="00EF522C"/>
    <w:rsid w:val="00EF5363"/>
    <w:rsid w:val="00EF5512"/>
    <w:rsid w:val="00EF5562"/>
    <w:rsid w:val="00EF560B"/>
    <w:rsid w:val="00EF594B"/>
    <w:rsid w:val="00EF59CF"/>
    <w:rsid w:val="00EF59EF"/>
    <w:rsid w:val="00EF5B67"/>
    <w:rsid w:val="00EF5DF8"/>
    <w:rsid w:val="00EF5FA0"/>
    <w:rsid w:val="00EF5FB9"/>
    <w:rsid w:val="00EF604F"/>
    <w:rsid w:val="00EF60E0"/>
    <w:rsid w:val="00EF625B"/>
    <w:rsid w:val="00EF62A0"/>
    <w:rsid w:val="00EF658D"/>
    <w:rsid w:val="00EF673F"/>
    <w:rsid w:val="00EF6828"/>
    <w:rsid w:val="00EF6890"/>
    <w:rsid w:val="00EF68DF"/>
    <w:rsid w:val="00EF6ACF"/>
    <w:rsid w:val="00EF6B58"/>
    <w:rsid w:val="00EF6BB1"/>
    <w:rsid w:val="00EF6BD3"/>
    <w:rsid w:val="00EF6D26"/>
    <w:rsid w:val="00EF6D48"/>
    <w:rsid w:val="00EF6E8F"/>
    <w:rsid w:val="00EF6F91"/>
    <w:rsid w:val="00EF7012"/>
    <w:rsid w:val="00EF707E"/>
    <w:rsid w:val="00EF7130"/>
    <w:rsid w:val="00EF7168"/>
    <w:rsid w:val="00EF752F"/>
    <w:rsid w:val="00EF76A9"/>
    <w:rsid w:val="00EF7764"/>
    <w:rsid w:val="00EF793E"/>
    <w:rsid w:val="00EF79A6"/>
    <w:rsid w:val="00EF7BC4"/>
    <w:rsid w:val="00EF7E6C"/>
    <w:rsid w:val="00EF7F48"/>
    <w:rsid w:val="00EF7F6B"/>
    <w:rsid w:val="00F0000B"/>
    <w:rsid w:val="00F0001E"/>
    <w:rsid w:val="00F0008D"/>
    <w:rsid w:val="00F003BD"/>
    <w:rsid w:val="00F003FD"/>
    <w:rsid w:val="00F0057E"/>
    <w:rsid w:val="00F0079A"/>
    <w:rsid w:val="00F00822"/>
    <w:rsid w:val="00F00874"/>
    <w:rsid w:val="00F00BF2"/>
    <w:rsid w:val="00F00C67"/>
    <w:rsid w:val="00F00C68"/>
    <w:rsid w:val="00F01042"/>
    <w:rsid w:val="00F01149"/>
    <w:rsid w:val="00F011A2"/>
    <w:rsid w:val="00F01203"/>
    <w:rsid w:val="00F013B0"/>
    <w:rsid w:val="00F0161E"/>
    <w:rsid w:val="00F016E9"/>
    <w:rsid w:val="00F0180E"/>
    <w:rsid w:val="00F01893"/>
    <w:rsid w:val="00F01ACD"/>
    <w:rsid w:val="00F01CAC"/>
    <w:rsid w:val="00F01F0A"/>
    <w:rsid w:val="00F0225E"/>
    <w:rsid w:val="00F025C4"/>
    <w:rsid w:val="00F0299F"/>
    <w:rsid w:val="00F02B52"/>
    <w:rsid w:val="00F02B7D"/>
    <w:rsid w:val="00F0303B"/>
    <w:rsid w:val="00F030D5"/>
    <w:rsid w:val="00F0314B"/>
    <w:rsid w:val="00F0319B"/>
    <w:rsid w:val="00F03236"/>
    <w:rsid w:val="00F033B8"/>
    <w:rsid w:val="00F034CE"/>
    <w:rsid w:val="00F03521"/>
    <w:rsid w:val="00F0377A"/>
    <w:rsid w:val="00F039F6"/>
    <w:rsid w:val="00F03ACD"/>
    <w:rsid w:val="00F03CAB"/>
    <w:rsid w:val="00F03EC8"/>
    <w:rsid w:val="00F0402E"/>
    <w:rsid w:val="00F0439B"/>
    <w:rsid w:val="00F0453B"/>
    <w:rsid w:val="00F045CA"/>
    <w:rsid w:val="00F04633"/>
    <w:rsid w:val="00F0466F"/>
    <w:rsid w:val="00F047BA"/>
    <w:rsid w:val="00F04968"/>
    <w:rsid w:val="00F04A14"/>
    <w:rsid w:val="00F04A17"/>
    <w:rsid w:val="00F04C13"/>
    <w:rsid w:val="00F04E3B"/>
    <w:rsid w:val="00F05109"/>
    <w:rsid w:val="00F052E9"/>
    <w:rsid w:val="00F0558A"/>
    <w:rsid w:val="00F05727"/>
    <w:rsid w:val="00F0577D"/>
    <w:rsid w:val="00F05977"/>
    <w:rsid w:val="00F05A8A"/>
    <w:rsid w:val="00F05D01"/>
    <w:rsid w:val="00F05D86"/>
    <w:rsid w:val="00F060CB"/>
    <w:rsid w:val="00F060F3"/>
    <w:rsid w:val="00F0625C"/>
    <w:rsid w:val="00F0640C"/>
    <w:rsid w:val="00F0655E"/>
    <w:rsid w:val="00F06911"/>
    <w:rsid w:val="00F069BF"/>
    <w:rsid w:val="00F069E7"/>
    <w:rsid w:val="00F06A29"/>
    <w:rsid w:val="00F0700E"/>
    <w:rsid w:val="00F07091"/>
    <w:rsid w:val="00F070BF"/>
    <w:rsid w:val="00F0717C"/>
    <w:rsid w:val="00F0729D"/>
    <w:rsid w:val="00F072DF"/>
    <w:rsid w:val="00F0750D"/>
    <w:rsid w:val="00F07634"/>
    <w:rsid w:val="00F07655"/>
    <w:rsid w:val="00F077B5"/>
    <w:rsid w:val="00F07891"/>
    <w:rsid w:val="00F0794B"/>
    <w:rsid w:val="00F07A37"/>
    <w:rsid w:val="00F07DAE"/>
    <w:rsid w:val="00F07F4F"/>
    <w:rsid w:val="00F07F8C"/>
    <w:rsid w:val="00F07FC6"/>
    <w:rsid w:val="00F07FFC"/>
    <w:rsid w:val="00F10170"/>
    <w:rsid w:val="00F102BD"/>
    <w:rsid w:val="00F10652"/>
    <w:rsid w:val="00F10B06"/>
    <w:rsid w:val="00F10C7C"/>
    <w:rsid w:val="00F10EA5"/>
    <w:rsid w:val="00F10F54"/>
    <w:rsid w:val="00F1120D"/>
    <w:rsid w:val="00F11281"/>
    <w:rsid w:val="00F1149E"/>
    <w:rsid w:val="00F114CC"/>
    <w:rsid w:val="00F114E5"/>
    <w:rsid w:val="00F115DE"/>
    <w:rsid w:val="00F1166A"/>
    <w:rsid w:val="00F1172B"/>
    <w:rsid w:val="00F11A02"/>
    <w:rsid w:val="00F11B7C"/>
    <w:rsid w:val="00F11C16"/>
    <w:rsid w:val="00F11D40"/>
    <w:rsid w:val="00F11D81"/>
    <w:rsid w:val="00F11E1C"/>
    <w:rsid w:val="00F11ECE"/>
    <w:rsid w:val="00F11EF5"/>
    <w:rsid w:val="00F120FC"/>
    <w:rsid w:val="00F122B7"/>
    <w:rsid w:val="00F12468"/>
    <w:rsid w:val="00F124E4"/>
    <w:rsid w:val="00F12687"/>
    <w:rsid w:val="00F128F0"/>
    <w:rsid w:val="00F1291D"/>
    <w:rsid w:val="00F12C24"/>
    <w:rsid w:val="00F12CAA"/>
    <w:rsid w:val="00F12CDF"/>
    <w:rsid w:val="00F12D60"/>
    <w:rsid w:val="00F12DA8"/>
    <w:rsid w:val="00F130C6"/>
    <w:rsid w:val="00F139CE"/>
    <w:rsid w:val="00F13BF4"/>
    <w:rsid w:val="00F13C7A"/>
    <w:rsid w:val="00F13D1F"/>
    <w:rsid w:val="00F140C8"/>
    <w:rsid w:val="00F141AE"/>
    <w:rsid w:val="00F14268"/>
    <w:rsid w:val="00F142E1"/>
    <w:rsid w:val="00F147AB"/>
    <w:rsid w:val="00F14C71"/>
    <w:rsid w:val="00F14CED"/>
    <w:rsid w:val="00F14ED4"/>
    <w:rsid w:val="00F150BF"/>
    <w:rsid w:val="00F15147"/>
    <w:rsid w:val="00F152EF"/>
    <w:rsid w:val="00F15528"/>
    <w:rsid w:val="00F15651"/>
    <w:rsid w:val="00F157FC"/>
    <w:rsid w:val="00F158EC"/>
    <w:rsid w:val="00F15905"/>
    <w:rsid w:val="00F15A8E"/>
    <w:rsid w:val="00F15B81"/>
    <w:rsid w:val="00F15C40"/>
    <w:rsid w:val="00F16053"/>
    <w:rsid w:val="00F160CC"/>
    <w:rsid w:val="00F164AB"/>
    <w:rsid w:val="00F164DA"/>
    <w:rsid w:val="00F16538"/>
    <w:rsid w:val="00F1690D"/>
    <w:rsid w:val="00F169CB"/>
    <w:rsid w:val="00F169D1"/>
    <w:rsid w:val="00F16B8A"/>
    <w:rsid w:val="00F16D08"/>
    <w:rsid w:val="00F16D82"/>
    <w:rsid w:val="00F16F03"/>
    <w:rsid w:val="00F16FD6"/>
    <w:rsid w:val="00F16FF2"/>
    <w:rsid w:val="00F1714E"/>
    <w:rsid w:val="00F172D1"/>
    <w:rsid w:val="00F17487"/>
    <w:rsid w:val="00F174CE"/>
    <w:rsid w:val="00F176FE"/>
    <w:rsid w:val="00F17849"/>
    <w:rsid w:val="00F1787F"/>
    <w:rsid w:val="00F17CD5"/>
    <w:rsid w:val="00F2014D"/>
    <w:rsid w:val="00F201C9"/>
    <w:rsid w:val="00F202E6"/>
    <w:rsid w:val="00F20343"/>
    <w:rsid w:val="00F20553"/>
    <w:rsid w:val="00F20975"/>
    <w:rsid w:val="00F20AAD"/>
    <w:rsid w:val="00F20B3A"/>
    <w:rsid w:val="00F20B56"/>
    <w:rsid w:val="00F20BA4"/>
    <w:rsid w:val="00F20C19"/>
    <w:rsid w:val="00F20D0B"/>
    <w:rsid w:val="00F20D62"/>
    <w:rsid w:val="00F20DD7"/>
    <w:rsid w:val="00F20E63"/>
    <w:rsid w:val="00F20FA8"/>
    <w:rsid w:val="00F21036"/>
    <w:rsid w:val="00F210C6"/>
    <w:rsid w:val="00F210FD"/>
    <w:rsid w:val="00F21213"/>
    <w:rsid w:val="00F212BF"/>
    <w:rsid w:val="00F2137B"/>
    <w:rsid w:val="00F216A7"/>
    <w:rsid w:val="00F219A2"/>
    <w:rsid w:val="00F21A4F"/>
    <w:rsid w:val="00F21BB4"/>
    <w:rsid w:val="00F21BD2"/>
    <w:rsid w:val="00F21C8F"/>
    <w:rsid w:val="00F21DF5"/>
    <w:rsid w:val="00F21F53"/>
    <w:rsid w:val="00F221FE"/>
    <w:rsid w:val="00F22769"/>
    <w:rsid w:val="00F227BB"/>
    <w:rsid w:val="00F227E7"/>
    <w:rsid w:val="00F2280C"/>
    <w:rsid w:val="00F23030"/>
    <w:rsid w:val="00F2318B"/>
    <w:rsid w:val="00F232C1"/>
    <w:rsid w:val="00F232D7"/>
    <w:rsid w:val="00F23359"/>
    <w:rsid w:val="00F23553"/>
    <w:rsid w:val="00F2379B"/>
    <w:rsid w:val="00F23992"/>
    <w:rsid w:val="00F239BC"/>
    <w:rsid w:val="00F239E0"/>
    <w:rsid w:val="00F23C3C"/>
    <w:rsid w:val="00F23C97"/>
    <w:rsid w:val="00F23D25"/>
    <w:rsid w:val="00F23D95"/>
    <w:rsid w:val="00F23E26"/>
    <w:rsid w:val="00F23ED4"/>
    <w:rsid w:val="00F242FD"/>
    <w:rsid w:val="00F243A9"/>
    <w:rsid w:val="00F24407"/>
    <w:rsid w:val="00F24597"/>
    <w:rsid w:val="00F24698"/>
    <w:rsid w:val="00F24722"/>
    <w:rsid w:val="00F2481F"/>
    <w:rsid w:val="00F24892"/>
    <w:rsid w:val="00F2489A"/>
    <w:rsid w:val="00F2497C"/>
    <w:rsid w:val="00F249C9"/>
    <w:rsid w:val="00F24B17"/>
    <w:rsid w:val="00F24B57"/>
    <w:rsid w:val="00F24E55"/>
    <w:rsid w:val="00F24EAF"/>
    <w:rsid w:val="00F24F10"/>
    <w:rsid w:val="00F24F61"/>
    <w:rsid w:val="00F25160"/>
    <w:rsid w:val="00F25258"/>
    <w:rsid w:val="00F25483"/>
    <w:rsid w:val="00F255F4"/>
    <w:rsid w:val="00F2562E"/>
    <w:rsid w:val="00F25656"/>
    <w:rsid w:val="00F256A1"/>
    <w:rsid w:val="00F2571C"/>
    <w:rsid w:val="00F25721"/>
    <w:rsid w:val="00F25782"/>
    <w:rsid w:val="00F25839"/>
    <w:rsid w:val="00F25DE9"/>
    <w:rsid w:val="00F25F16"/>
    <w:rsid w:val="00F260DA"/>
    <w:rsid w:val="00F262C5"/>
    <w:rsid w:val="00F26331"/>
    <w:rsid w:val="00F26437"/>
    <w:rsid w:val="00F26562"/>
    <w:rsid w:val="00F265B7"/>
    <w:rsid w:val="00F26757"/>
    <w:rsid w:val="00F26808"/>
    <w:rsid w:val="00F26849"/>
    <w:rsid w:val="00F26871"/>
    <w:rsid w:val="00F268A2"/>
    <w:rsid w:val="00F268B9"/>
    <w:rsid w:val="00F26A85"/>
    <w:rsid w:val="00F26B3E"/>
    <w:rsid w:val="00F26E4F"/>
    <w:rsid w:val="00F26FBF"/>
    <w:rsid w:val="00F27033"/>
    <w:rsid w:val="00F2706F"/>
    <w:rsid w:val="00F2721E"/>
    <w:rsid w:val="00F2730B"/>
    <w:rsid w:val="00F2747D"/>
    <w:rsid w:val="00F2757A"/>
    <w:rsid w:val="00F277EA"/>
    <w:rsid w:val="00F27917"/>
    <w:rsid w:val="00F279F4"/>
    <w:rsid w:val="00F27A8D"/>
    <w:rsid w:val="00F27B14"/>
    <w:rsid w:val="00F27CF0"/>
    <w:rsid w:val="00F27DBE"/>
    <w:rsid w:val="00F27F05"/>
    <w:rsid w:val="00F27FAC"/>
    <w:rsid w:val="00F30366"/>
    <w:rsid w:val="00F303B0"/>
    <w:rsid w:val="00F30545"/>
    <w:rsid w:val="00F3064F"/>
    <w:rsid w:val="00F3069E"/>
    <w:rsid w:val="00F30719"/>
    <w:rsid w:val="00F30722"/>
    <w:rsid w:val="00F30768"/>
    <w:rsid w:val="00F30796"/>
    <w:rsid w:val="00F30817"/>
    <w:rsid w:val="00F30891"/>
    <w:rsid w:val="00F30939"/>
    <w:rsid w:val="00F30990"/>
    <w:rsid w:val="00F309D4"/>
    <w:rsid w:val="00F30A12"/>
    <w:rsid w:val="00F30DCB"/>
    <w:rsid w:val="00F30ECB"/>
    <w:rsid w:val="00F30F65"/>
    <w:rsid w:val="00F30FEC"/>
    <w:rsid w:val="00F31028"/>
    <w:rsid w:val="00F310A9"/>
    <w:rsid w:val="00F31106"/>
    <w:rsid w:val="00F3113C"/>
    <w:rsid w:val="00F3126E"/>
    <w:rsid w:val="00F312FE"/>
    <w:rsid w:val="00F313DE"/>
    <w:rsid w:val="00F314B4"/>
    <w:rsid w:val="00F31857"/>
    <w:rsid w:val="00F318E7"/>
    <w:rsid w:val="00F3195E"/>
    <w:rsid w:val="00F319BD"/>
    <w:rsid w:val="00F31B23"/>
    <w:rsid w:val="00F31B55"/>
    <w:rsid w:val="00F32377"/>
    <w:rsid w:val="00F32435"/>
    <w:rsid w:val="00F32450"/>
    <w:rsid w:val="00F324B5"/>
    <w:rsid w:val="00F326AD"/>
    <w:rsid w:val="00F32757"/>
    <w:rsid w:val="00F327C0"/>
    <w:rsid w:val="00F32ABA"/>
    <w:rsid w:val="00F32AD1"/>
    <w:rsid w:val="00F32B93"/>
    <w:rsid w:val="00F32BC5"/>
    <w:rsid w:val="00F32F4B"/>
    <w:rsid w:val="00F33207"/>
    <w:rsid w:val="00F33264"/>
    <w:rsid w:val="00F33291"/>
    <w:rsid w:val="00F332A9"/>
    <w:rsid w:val="00F33434"/>
    <w:rsid w:val="00F3349E"/>
    <w:rsid w:val="00F335D6"/>
    <w:rsid w:val="00F3381E"/>
    <w:rsid w:val="00F3382D"/>
    <w:rsid w:val="00F33963"/>
    <w:rsid w:val="00F33A0B"/>
    <w:rsid w:val="00F33F20"/>
    <w:rsid w:val="00F33FF6"/>
    <w:rsid w:val="00F3410A"/>
    <w:rsid w:val="00F34120"/>
    <w:rsid w:val="00F3412C"/>
    <w:rsid w:val="00F34297"/>
    <w:rsid w:val="00F34529"/>
    <w:rsid w:val="00F345AA"/>
    <w:rsid w:val="00F347B0"/>
    <w:rsid w:val="00F34CC9"/>
    <w:rsid w:val="00F34DD0"/>
    <w:rsid w:val="00F34E28"/>
    <w:rsid w:val="00F3504E"/>
    <w:rsid w:val="00F3532D"/>
    <w:rsid w:val="00F3534A"/>
    <w:rsid w:val="00F357F1"/>
    <w:rsid w:val="00F35AD0"/>
    <w:rsid w:val="00F35C59"/>
    <w:rsid w:val="00F35DD8"/>
    <w:rsid w:val="00F35F30"/>
    <w:rsid w:val="00F35F88"/>
    <w:rsid w:val="00F3619C"/>
    <w:rsid w:val="00F363B7"/>
    <w:rsid w:val="00F367BC"/>
    <w:rsid w:val="00F36ACB"/>
    <w:rsid w:val="00F36B09"/>
    <w:rsid w:val="00F36B3D"/>
    <w:rsid w:val="00F36D15"/>
    <w:rsid w:val="00F36E23"/>
    <w:rsid w:val="00F36E96"/>
    <w:rsid w:val="00F36EF0"/>
    <w:rsid w:val="00F37047"/>
    <w:rsid w:val="00F370B1"/>
    <w:rsid w:val="00F3720A"/>
    <w:rsid w:val="00F37238"/>
    <w:rsid w:val="00F3736E"/>
    <w:rsid w:val="00F375FF"/>
    <w:rsid w:val="00F37686"/>
    <w:rsid w:val="00F377E6"/>
    <w:rsid w:val="00F377F8"/>
    <w:rsid w:val="00F3793D"/>
    <w:rsid w:val="00F37A71"/>
    <w:rsid w:val="00F37AC2"/>
    <w:rsid w:val="00F37EA3"/>
    <w:rsid w:val="00F37F61"/>
    <w:rsid w:val="00F37F6D"/>
    <w:rsid w:val="00F40094"/>
    <w:rsid w:val="00F40274"/>
    <w:rsid w:val="00F4037E"/>
    <w:rsid w:val="00F403D0"/>
    <w:rsid w:val="00F40466"/>
    <w:rsid w:val="00F404B3"/>
    <w:rsid w:val="00F405BA"/>
    <w:rsid w:val="00F406F1"/>
    <w:rsid w:val="00F4073C"/>
    <w:rsid w:val="00F40785"/>
    <w:rsid w:val="00F4085C"/>
    <w:rsid w:val="00F40C02"/>
    <w:rsid w:val="00F40D84"/>
    <w:rsid w:val="00F40DA8"/>
    <w:rsid w:val="00F40DC0"/>
    <w:rsid w:val="00F4106F"/>
    <w:rsid w:val="00F4129A"/>
    <w:rsid w:val="00F412B0"/>
    <w:rsid w:val="00F413D1"/>
    <w:rsid w:val="00F415DE"/>
    <w:rsid w:val="00F41702"/>
    <w:rsid w:val="00F419A2"/>
    <w:rsid w:val="00F419C5"/>
    <w:rsid w:val="00F41A15"/>
    <w:rsid w:val="00F41B1C"/>
    <w:rsid w:val="00F41B1E"/>
    <w:rsid w:val="00F41F0D"/>
    <w:rsid w:val="00F4218F"/>
    <w:rsid w:val="00F42193"/>
    <w:rsid w:val="00F4236B"/>
    <w:rsid w:val="00F4238E"/>
    <w:rsid w:val="00F42467"/>
    <w:rsid w:val="00F42580"/>
    <w:rsid w:val="00F427D1"/>
    <w:rsid w:val="00F427F8"/>
    <w:rsid w:val="00F428C2"/>
    <w:rsid w:val="00F42900"/>
    <w:rsid w:val="00F42A08"/>
    <w:rsid w:val="00F42AAF"/>
    <w:rsid w:val="00F42B23"/>
    <w:rsid w:val="00F42C8A"/>
    <w:rsid w:val="00F42D2B"/>
    <w:rsid w:val="00F42D37"/>
    <w:rsid w:val="00F42DD3"/>
    <w:rsid w:val="00F42DF9"/>
    <w:rsid w:val="00F42E7C"/>
    <w:rsid w:val="00F430CA"/>
    <w:rsid w:val="00F4326C"/>
    <w:rsid w:val="00F4326E"/>
    <w:rsid w:val="00F43317"/>
    <w:rsid w:val="00F435D1"/>
    <w:rsid w:val="00F43665"/>
    <w:rsid w:val="00F43980"/>
    <w:rsid w:val="00F43BB8"/>
    <w:rsid w:val="00F43C21"/>
    <w:rsid w:val="00F43C8C"/>
    <w:rsid w:val="00F43D9A"/>
    <w:rsid w:val="00F43E4D"/>
    <w:rsid w:val="00F43F36"/>
    <w:rsid w:val="00F4409C"/>
    <w:rsid w:val="00F441D5"/>
    <w:rsid w:val="00F443BE"/>
    <w:rsid w:val="00F4486E"/>
    <w:rsid w:val="00F4494C"/>
    <w:rsid w:val="00F449CD"/>
    <w:rsid w:val="00F44BA7"/>
    <w:rsid w:val="00F450B6"/>
    <w:rsid w:val="00F450FF"/>
    <w:rsid w:val="00F451BD"/>
    <w:rsid w:val="00F453EF"/>
    <w:rsid w:val="00F45428"/>
    <w:rsid w:val="00F454F9"/>
    <w:rsid w:val="00F458EE"/>
    <w:rsid w:val="00F45973"/>
    <w:rsid w:val="00F45AB8"/>
    <w:rsid w:val="00F45D4C"/>
    <w:rsid w:val="00F45DA5"/>
    <w:rsid w:val="00F45F5B"/>
    <w:rsid w:val="00F45FD3"/>
    <w:rsid w:val="00F4629C"/>
    <w:rsid w:val="00F463FC"/>
    <w:rsid w:val="00F464CE"/>
    <w:rsid w:val="00F4664B"/>
    <w:rsid w:val="00F466FB"/>
    <w:rsid w:val="00F46738"/>
    <w:rsid w:val="00F46787"/>
    <w:rsid w:val="00F4696D"/>
    <w:rsid w:val="00F46BE0"/>
    <w:rsid w:val="00F46C22"/>
    <w:rsid w:val="00F46D1A"/>
    <w:rsid w:val="00F46FAD"/>
    <w:rsid w:val="00F46FC6"/>
    <w:rsid w:val="00F473FF"/>
    <w:rsid w:val="00F47469"/>
    <w:rsid w:val="00F47474"/>
    <w:rsid w:val="00F474FD"/>
    <w:rsid w:val="00F476F8"/>
    <w:rsid w:val="00F4777B"/>
    <w:rsid w:val="00F4778A"/>
    <w:rsid w:val="00F47883"/>
    <w:rsid w:val="00F4793A"/>
    <w:rsid w:val="00F47E5D"/>
    <w:rsid w:val="00F50036"/>
    <w:rsid w:val="00F500CD"/>
    <w:rsid w:val="00F501FF"/>
    <w:rsid w:val="00F50209"/>
    <w:rsid w:val="00F503CD"/>
    <w:rsid w:val="00F5058C"/>
    <w:rsid w:val="00F505B2"/>
    <w:rsid w:val="00F5071F"/>
    <w:rsid w:val="00F50796"/>
    <w:rsid w:val="00F50809"/>
    <w:rsid w:val="00F50A82"/>
    <w:rsid w:val="00F50AAE"/>
    <w:rsid w:val="00F50B90"/>
    <w:rsid w:val="00F50D60"/>
    <w:rsid w:val="00F50DE3"/>
    <w:rsid w:val="00F50F86"/>
    <w:rsid w:val="00F51093"/>
    <w:rsid w:val="00F5113E"/>
    <w:rsid w:val="00F511FE"/>
    <w:rsid w:val="00F512D6"/>
    <w:rsid w:val="00F51734"/>
    <w:rsid w:val="00F5183F"/>
    <w:rsid w:val="00F518A8"/>
    <w:rsid w:val="00F519ED"/>
    <w:rsid w:val="00F51B22"/>
    <w:rsid w:val="00F51C4C"/>
    <w:rsid w:val="00F51DA8"/>
    <w:rsid w:val="00F52180"/>
    <w:rsid w:val="00F521C2"/>
    <w:rsid w:val="00F52533"/>
    <w:rsid w:val="00F52551"/>
    <w:rsid w:val="00F5263F"/>
    <w:rsid w:val="00F526C0"/>
    <w:rsid w:val="00F52796"/>
    <w:rsid w:val="00F528F1"/>
    <w:rsid w:val="00F529BA"/>
    <w:rsid w:val="00F529E0"/>
    <w:rsid w:val="00F52DD3"/>
    <w:rsid w:val="00F52DEA"/>
    <w:rsid w:val="00F52FA7"/>
    <w:rsid w:val="00F530D6"/>
    <w:rsid w:val="00F530E8"/>
    <w:rsid w:val="00F53339"/>
    <w:rsid w:val="00F5339F"/>
    <w:rsid w:val="00F533B6"/>
    <w:rsid w:val="00F533B8"/>
    <w:rsid w:val="00F53460"/>
    <w:rsid w:val="00F535A7"/>
    <w:rsid w:val="00F5364D"/>
    <w:rsid w:val="00F536F2"/>
    <w:rsid w:val="00F537B9"/>
    <w:rsid w:val="00F537CF"/>
    <w:rsid w:val="00F53B7B"/>
    <w:rsid w:val="00F53EDC"/>
    <w:rsid w:val="00F53F63"/>
    <w:rsid w:val="00F54093"/>
    <w:rsid w:val="00F5418E"/>
    <w:rsid w:val="00F5426D"/>
    <w:rsid w:val="00F542DC"/>
    <w:rsid w:val="00F5432F"/>
    <w:rsid w:val="00F543F1"/>
    <w:rsid w:val="00F543FF"/>
    <w:rsid w:val="00F547BE"/>
    <w:rsid w:val="00F54854"/>
    <w:rsid w:val="00F548FD"/>
    <w:rsid w:val="00F54A8B"/>
    <w:rsid w:val="00F54BFE"/>
    <w:rsid w:val="00F54F5E"/>
    <w:rsid w:val="00F55026"/>
    <w:rsid w:val="00F55186"/>
    <w:rsid w:val="00F55258"/>
    <w:rsid w:val="00F552D7"/>
    <w:rsid w:val="00F55607"/>
    <w:rsid w:val="00F55875"/>
    <w:rsid w:val="00F55A7E"/>
    <w:rsid w:val="00F55AB0"/>
    <w:rsid w:val="00F55ABC"/>
    <w:rsid w:val="00F55C75"/>
    <w:rsid w:val="00F55F24"/>
    <w:rsid w:val="00F561ED"/>
    <w:rsid w:val="00F562EB"/>
    <w:rsid w:val="00F56330"/>
    <w:rsid w:val="00F564FA"/>
    <w:rsid w:val="00F56522"/>
    <w:rsid w:val="00F5685F"/>
    <w:rsid w:val="00F56966"/>
    <w:rsid w:val="00F56C72"/>
    <w:rsid w:val="00F56CA7"/>
    <w:rsid w:val="00F56DB0"/>
    <w:rsid w:val="00F56E11"/>
    <w:rsid w:val="00F56FFD"/>
    <w:rsid w:val="00F57031"/>
    <w:rsid w:val="00F5704B"/>
    <w:rsid w:val="00F57195"/>
    <w:rsid w:val="00F57605"/>
    <w:rsid w:val="00F57662"/>
    <w:rsid w:val="00F57748"/>
    <w:rsid w:val="00F578AD"/>
    <w:rsid w:val="00F57A13"/>
    <w:rsid w:val="00F57AC8"/>
    <w:rsid w:val="00F57AF2"/>
    <w:rsid w:val="00F57D64"/>
    <w:rsid w:val="00F57E95"/>
    <w:rsid w:val="00F6016C"/>
    <w:rsid w:val="00F602BE"/>
    <w:rsid w:val="00F6043A"/>
    <w:rsid w:val="00F6047D"/>
    <w:rsid w:val="00F604B8"/>
    <w:rsid w:val="00F60662"/>
    <w:rsid w:val="00F60939"/>
    <w:rsid w:val="00F60A2E"/>
    <w:rsid w:val="00F60D79"/>
    <w:rsid w:val="00F60DFD"/>
    <w:rsid w:val="00F60E8A"/>
    <w:rsid w:val="00F610F6"/>
    <w:rsid w:val="00F61194"/>
    <w:rsid w:val="00F613EE"/>
    <w:rsid w:val="00F614D7"/>
    <w:rsid w:val="00F616E9"/>
    <w:rsid w:val="00F61867"/>
    <w:rsid w:val="00F618CC"/>
    <w:rsid w:val="00F61BCC"/>
    <w:rsid w:val="00F61CE3"/>
    <w:rsid w:val="00F61D8A"/>
    <w:rsid w:val="00F61E2F"/>
    <w:rsid w:val="00F623CF"/>
    <w:rsid w:val="00F6258A"/>
    <w:rsid w:val="00F626D2"/>
    <w:rsid w:val="00F628C0"/>
    <w:rsid w:val="00F62A3C"/>
    <w:rsid w:val="00F62D0F"/>
    <w:rsid w:val="00F62F27"/>
    <w:rsid w:val="00F63111"/>
    <w:rsid w:val="00F636D9"/>
    <w:rsid w:val="00F6391E"/>
    <w:rsid w:val="00F63AB2"/>
    <w:rsid w:val="00F63BEC"/>
    <w:rsid w:val="00F63DBB"/>
    <w:rsid w:val="00F641AA"/>
    <w:rsid w:val="00F641EC"/>
    <w:rsid w:val="00F64320"/>
    <w:rsid w:val="00F64429"/>
    <w:rsid w:val="00F64554"/>
    <w:rsid w:val="00F64B23"/>
    <w:rsid w:val="00F64E22"/>
    <w:rsid w:val="00F64E90"/>
    <w:rsid w:val="00F64F79"/>
    <w:rsid w:val="00F64FB2"/>
    <w:rsid w:val="00F65041"/>
    <w:rsid w:val="00F650BE"/>
    <w:rsid w:val="00F651E1"/>
    <w:rsid w:val="00F65422"/>
    <w:rsid w:val="00F654B6"/>
    <w:rsid w:val="00F65545"/>
    <w:rsid w:val="00F655EB"/>
    <w:rsid w:val="00F656AF"/>
    <w:rsid w:val="00F657A8"/>
    <w:rsid w:val="00F65820"/>
    <w:rsid w:val="00F65A36"/>
    <w:rsid w:val="00F65BC4"/>
    <w:rsid w:val="00F65CA3"/>
    <w:rsid w:val="00F65F13"/>
    <w:rsid w:val="00F66332"/>
    <w:rsid w:val="00F6636D"/>
    <w:rsid w:val="00F664D1"/>
    <w:rsid w:val="00F664E2"/>
    <w:rsid w:val="00F6686E"/>
    <w:rsid w:val="00F66938"/>
    <w:rsid w:val="00F66B46"/>
    <w:rsid w:val="00F66C2A"/>
    <w:rsid w:val="00F66D5E"/>
    <w:rsid w:val="00F66E80"/>
    <w:rsid w:val="00F66F2F"/>
    <w:rsid w:val="00F67052"/>
    <w:rsid w:val="00F6707D"/>
    <w:rsid w:val="00F670B4"/>
    <w:rsid w:val="00F671B4"/>
    <w:rsid w:val="00F671C0"/>
    <w:rsid w:val="00F672EF"/>
    <w:rsid w:val="00F673D2"/>
    <w:rsid w:val="00F6745F"/>
    <w:rsid w:val="00F674B3"/>
    <w:rsid w:val="00F67528"/>
    <w:rsid w:val="00F675BE"/>
    <w:rsid w:val="00F677F4"/>
    <w:rsid w:val="00F67B91"/>
    <w:rsid w:val="00F67D85"/>
    <w:rsid w:val="00F67E30"/>
    <w:rsid w:val="00F67FB4"/>
    <w:rsid w:val="00F7006C"/>
    <w:rsid w:val="00F7022C"/>
    <w:rsid w:val="00F7059C"/>
    <w:rsid w:val="00F7063A"/>
    <w:rsid w:val="00F70873"/>
    <w:rsid w:val="00F708FB"/>
    <w:rsid w:val="00F709C3"/>
    <w:rsid w:val="00F70A9B"/>
    <w:rsid w:val="00F70B2B"/>
    <w:rsid w:val="00F70C31"/>
    <w:rsid w:val="00F70CBC"/>
    <w:rsid w:val="00F71023"/>
    <w:rsid w:val="00F710B0"/>
    <w:rsid w:val="00F71193"/>
    <w:rsid w:val="00F712E9"/>
    <w:rsid w:val="00F71359"/>
    <w:rsid w:val="00F71400"/>
    <w:rsid w:val="00F716B1"/>
    <w:rsid w:val="00F71851"/>
    <w:rsid w:val="00F71869"/>
    <w:rsid w:val="00F71923"/>
    <w:rsid w:val="00F71AC1"/>
    <w:rsid w:val="00F71B79"/>
    <w:rsid w:val="00F71B99"/>
    <w:rsid w:val="00F71B9C"/>
    <w:rsid w:val="00F71BEA"/>
    <w:rsid w:val="00F71C98"/>
    <w:rsid w:val="00F71D3F"/>
    <w:rsid w:val="00F71DCE"/>
    <w:rsid w:val="00F71F95"/>
    <w:rsid w:val="00F72031"/>
    <w:rsid w:val="00F721C7"/>
    <w:rsid w:val="00F722CD"/>
    <w:rsid w:val="00F72365"/>
    <w:rsid w:val="00F724AC"/>
    <w:rsid w:val="00F726EC"/>
    <w:rsid w:val="00F7278D"/>
    <w:rsid w:val="00F72797"/>
    <w:rsid w:val="00F728AE"/>
    <w:rsid w:val="00F72983"/>
    <w:rsid w:val="00F72B70"/>
    <w:rsid w:val="00F730A8"/>
    <w:rsid w:val="00F730AC"/>
    <w:rsid w:val="00F73351"/>
    <w:rsid w:val="00F734E4"/>
    <w:rsid w:val="00F737DA"/>
    <w:rsid w:val="00F73953"/>
    <w:rsid w:val="00F7396E"/>
    <w:rsid w:val="00F73972"/>
    <w:rsid w:val="00F739B0"/>
    <w:rsid w:val="00F739CE"/>
    <w:rsid w:val="00F73BFE"/>
    <w:rsid w:val="00F73CE5"/>
    <w:rsid w:val="00F73DAA"/>
    <w:rsid w:val="00F73EB5"/>
    <w:rsid w:val="00F740BF"/>
    <w:rsid w:val="00F74135"/>
    <w:rsid w:val="00F74179"/>
    <w:rsid w:val="00F7422B"/>
    <w:rsid w:val="00F7425C"/>
    <w:rsid w:val="00F745E6"/>
    <w:rsid w:val="00F74639"/>
    <w:rsid w:val="00F74717"/>
    <w:rsid w:val="00F7478B"/>
    <w:rsid w:val="00F747CD"/>
    <w:rsid w:val="00F748C6"/>
    <w:rsid w:val="00F7491F"/>
    <w:rsid w:val="00F74BC1"/>
    <w:rsid w:val="00F74D1A"/>
    <w:rsid w:val="00F74F6D"/>
    <w:rsid w:val="00F7501D"/>
    <w:rsid w:val="00F75115"/>
    <w:rsid w:val="00F75127"/>
    <w:rsid w:val="00F751AD"/>
    <w:rsid w:val="00F75256"/>
    <w:rsid w:val="00F7527D"/>
    <w:rsid w:val="00F7532D"/>
    <w:rsid w:val="00F7538F"/>
    <w:rsid w:val="00F7541F"/>
    <w:rsid w:val="00F75578"/>
    <w:rsid w:val="00F755F8"/>
    <w:rsid w:val="00F756B4"/>
    <w:rsid w:val="00F75714"/>
    <w:rsid w:val="00F757BE"/>
    <w:rsid w:val="00F7580E"/>
    <w:rsid w:val="00F7588B"/>
    <w:rsid w:val="00F7599A"/>
    <w:rsid w:val="00F759A6"/>
    <w:rsid w:val="00F759F8"/>
    <w:rsid w:val="00F75BAE"/>
    <w:rsid w:val="00F75FEF"/>
    <w:rsid w:val="00F76131"/>
    <w:rsid w:val="00F761C6"/>
    <w:rsid w:val="00F764B0"/>
    <w:rsid w:val="00F76AB0"/>
    <w:rsid w:val="00F76ABD"/>
    <w:rsid w:val="00F76AF1"/>
    <w:rsid w:val="00F76B9B"/>
    <w:rsid w:val="00F76CB2"/>
    <w:rsid w:val="00F76E50"/>
    <w:rsid w:val="00F76EC8"/>
    <w:rsid w:val="00F772DB"/>
    <w:rsid w:val="00F775F4"/>
    <w:rsid w:val="00F779F6"/>
    <w:rsid w:val="00F77A19"/>
    <w:rsid w:val="00F77A83"/>
    <w:rsid w:val="00F77AC0"/>
    <w:rsid w:val="00F77C80"/>
    <w:rsid w:val="00F77C8E"/>
    <w:rsid w:val="00F77D24"/>
    <w:rsid w:val="00F77D48"/>
    <w:rsid w:val="00F77F2E"/>
    <w:rsid w:val="00F77FE1"/>
    <w:rsid w:val="00F80349"/>
    <w:rsid w:val="00F8039F"/>
    <w:rsid w:val="00F803FB"/>
    <w:rsid w:val="00F8044D"/>
    <w:rsid w:val="00F808D9"/>
    <w:rsid w:val="00F80907"/>
    <w:rsid w:val="00F80BB2"/>
    <w:rsid w:val="00F80C3B"/>
    <w:rsid w:val="00F80C80"/>
    <w:rsid w:val="00F80EF7"/>
    <w:rsid w:val="00F80F9D"/>
    <w:rsid w:val="00F810FF"/>
    <w:rsid w:val="00F81163"/>
    <w:rsid w:val="00F811F0"/>
    <w:rsid w:val="00F81217"/>
    <w:rsid w:val="00F8152A"/>
    <w:rsid w:val="00F81530"/>
    <w:rsid w:val="00F81705"/>
    <w:rsid w:val="00F81827"/>
    <w:rsid w:val="00F8199F"/>
    <w:rsid w:val="00F81AE7"/>
    <w:rsid w:val="00F81BBE"/>
    <w:rsid w:val="00F8200F"/>
    <w:rsid w:val="00F821C1"/>
    <w:rsid w:val="00F8244D"/>
    <w:rsid w:val="00F82642"/>
    <w:rsid w:val="00F82727"/>
    <w:rsid w:val="00F8279F"/>
    <w:rsid w:val="00F828FF"/>
    <w:rsid w:val="00F829E6"/>
    <w:rsid w:val="00F82A55"/>
    <w:rsid w:val="00F82B9B"/>
    <w:rsid w:val="00F82C1C"/>
    <w:rsid w:val="00F82C44"/>
    <w:rsid w:val="00F82CDA"/>
    <w:rsid w:val="00F82DB1"/>
    <w:rsid w:val="00F82FE6"/>
    <w:rsid w:val="00F83099"/>
    <w:rsid w:val="00F830B1"/>
    <w:rsid w:val="00F830ED"/>
    <w:rsid w:val="00F83147"/>
    <w:rsid w:val="00F8325E"/>
    <w:rsid w:val="00F83323"/>
    <w:rsid w:val="00F8334E"/>
    <w:rsid w:val="00F83432"/>
    <w:rsid w:val="00F8349A"/>
    <w:rsid w:val="00F835E0"/>
    <w:rsid w:val="00F836A3"/>
    <w:rsid w:val="00F83777"/>
    <w:rsid w:val="00F837DA"/>
    <w:rsid w:val="00F837EA"/>
    <w:rsid w:val="00F838A7"/>
    <w:rsid w:val="00F83AF8"/>
    <w:rsid w:val="00F83B26"/>
    <w:rsid w:val="00F83F74"/>
    <w:rsid w:val="00F84337"/>
    <w:rsid w:val="00F843EC"/>
    <w:rsid w:val="00F8448B"/>
    <w:rsid w:val="00F84655"/>
    <w:rsid w:val="00F847AA"/>
    <w:rsid w:val="00F847FA"/>
    <w:rsid w:val="00F8489E"/>
    <w:rsid w:val="00F84DD0"/>
    <w:rsid w:val="00F84E52"/>
    <w:rsid w:val="00F85012"/>
    <w:rsid w:val="00F8511A"/>
    <w:rsid w:val="00F85970"/>
    <w:rsid w:val="00F85CE3"/>
    <w:rsid w:val="00F85D02"/>
    <w:rsid w:val="00F85E6F"/>
    <w:rsid w:val="00F85F2D"/>
    <w:rsid w:val="00F85F91"/>
    <w:rsid w:val="00F85FBE"/>
    <w:rsid w:val="00F862A8"/>
    <w:rsid w:val="00F863CF"/>
    <w:rsid w:val="00F863F0"/>
    <w:rsid w:val="00F8640D"/>
    <w:rsid w:val="00F86764"/>
    <w:rsid w:val="00F867D2"/>
    <w:rsid w:val="00F86B17"/>
    <w:rsid w:val="00F86C99"/>
    <w:rsid w:val="00F86D01"/>
    <w:rsid w:val="00F86F56"/>
    <w:rsid w:val="00F86FE8"/>
    <w:rsid w:val="00F87097"/>
    <w:rsid w:val="00F87142"/>
    <w:rsid w:val="00F871E3"/>
    <w:rsid w:val="00F873E8"/>
    <w:rsid w:val="00F87451"/>
    <w:rsid w:val="00F874BA"/>
    <w:rsid w:val="00F8789C"/>
    <w:rsid w:val="00F87901"/>
    <w:rsid w:val="00F879F0"/>
    <w:rsid w:val="00F87A3B"/>
    <w:rsid w:val="00F87B59"/>
    <w:rsid w:val="00F87C9D"/>
    <w:rsid w:val="00F87E53"/>
    <w:rsid w:val="00F87E75"/>
    <w:rsid w:val="00F87F88"/>
    <w:rsid w:val="00F90051"/>
    <w:rsid w:val="00F9022F"/>
    <w:rsid w:val="00F90257"/>
    <w:rsid w:val="00F9029D"/>
    <w:rsid w:val="00F90567"/>
    <w:rsid w:val="00F907F0"/>
    <w:rsid w:val="00F90984"/>
    <w:rsid w:val="00F90A9F"/>
    <w:rsid w:val="00F90BC8"/>
    <w:rsid w:val="00F90BF9"/>
    <w:rsid w:val="00F90D8E"/>
    <w:rsid w:val="00F90E23"/>
    <w:rsid w:val="00F90EAC"/>
    <w:rsid w:val="00F90F01"/>
    <w:rsid w:val="00F90F8C"/>
    <w:rsid w:val="00F910D1"/>
    <w:rsid w:val="00F910D4"/>
    <w:rsid w:val="00F913AE"/>
    <w:rsid w:val="00F91665"/>
    <w:rsid w:val="00F917B6"/>
    <w:rsid w:val="00F91BEF"/>
    <w:rsid w:val="00F91DB0"/>
    <w:rsid w:val="00F91E51"/>
    <w:rsid w:val="00F92160"/>
    <w:rsid w:val="00F9234F"/>
    <w:rsid w:val="00F923FA"/>
    <w:rsid w:val="00F926A8"/>
    <w:rsid w:val="00F92830"/>
    <w:rsid w:val="00F928A3"/>
    <w:rsid w:val="00F928B4"/>
    <w:rsid w:val="00F928B5"/>
    <w:rsid w:val="00F928FA"/>
    <w:rsid w:val="00F929D1"/>
    <w:rsid w:val="00F929FD"/>
    <w:rsid w:val="00F92AAF"/>
    <w:rsid w:val="00F92B97"/>
    <w:rsid w:val="00F92C13"/>
    <w:rsid w:val="00F92D14"/>
    <w:rsid w:val="00F931EA"/>
    <w:rsid w:val="00F93227"/>
    <w:rsid w:val="00F932F6"/>
    <w:rsid w:val="00F9372D"/>
    <w:rsid w:val="00F93794"/>
    <w:rsid w:val="00F937A5"/>
    <w:rsid w:val="00F937E0"/>
    <w:rsid w:val="00F9389A"/>
    <w:rsid w:val="00F939B5"/>
    <w:rsid w:val="00F93B8B"/>
    <w:rsid w:val="00F93CCA"/>
    <w:rsid w:val="00F94142"/>
    <w:rsid w:val="00F94361"/>
    <w:rsid w:val="00F94696"/>
    <w:rsid w:val="00F947FF"/>
    <w:rsid w:val="00F94869"/>
    <w:rsid w:val="00F948A0"/>
    <w:rsid w:val="00F949C6"/>
    <w:rsid w:val="00F949DB"/>
    <w:rsid w:val="00F94AE6"/>
    <w:rsid w:val="00F94E40"/>
    <w:rsid w:val="00F94EE8"/>
    <w:rsid w:val="00F952C2"/>
    <w:rsid w:val="00F9546C"/>
    <w:rsid w:val="00F9581A"/>
    <w:rsid w:val="00F95899"/>
    <w:rsid w:val="00F9593F"/>
    <w:rsid w:val="00F959BB"/>
    <w:rsid w:val="00F95E44"/>
    <w:rsid w:val="00F95E7B"/>
    <w:rsid w:val="00F95ED0"/>
    <w:rsid w:val="00F95F56"/>
    <w:rsid w:val="00F95FDA"/>
    <w:rsid w:val="00F9616A"/>
    <w:rsid w:val="00F962A9"/>
    <w:rsid w:val="00F962DA"/>
    <w:rsid w:val="00F96355"/>
    <w:rsid w:val="00F96395"/>
    <w:rsid w:val="00F963E6"/>
    <w:rsid w:val="00F96451"/>
    <w:rsid w:val="00F9648B"/>
    <w:rsid w:val="00F964BB"/>
    <w:rsid w:val="00F9657F"/>
    <w:rsid w:val="00F9674D"/>
    <w:rsid w:val="00F9678A"/>
    <w:rsid w:val="00F967BE"/>
    <w:rsid w:val="00F96841"/>
    <w:rsid w:val="00F9687D"/>
    <w:rsid w:val="00F96941"/>
    <w:rsid w:val="00F969CB"/>
    <w:rsid w:val="00F969FF"/>
    <w:rsid w:val="00F96A20"/>
    <w:rsid w:val="00F96BA3"/>
    <w:rsid w:val="00F96C2D"/>
    <w:rsid w:val="00F97034"/>
    <w:rsid w:val="00F97055"/>
    <w:rsid w:val="00F97214"/>
    <w:rsid w:val="00F97246"/>
    <w:rsid w:val="00F9738B"/>
    <w:rsid w:val="00F973CD"/>
    <w:rsid w:val="00F9756F"/>
    <w:rsid w:val="00F977BB"/>
    <w:rsid w:val="00F97A25"/>
    <w:rsid w:val="00F97DD6"/>
    <w:rsid w:val="00F97E09"/>
    <w:rsid w:val="00FA01B9"/>
    <w:rsid w:val="00FA0258"/>
    <w:rsid w:val="00FA0302"/>
    <w:rsid w:val="00FA0340"/>
    <w:rsid w:val="00FA0390"/>
    <w:rsid w:val="00FA0473"/>
    <w:rsid w:val="00FA0601"/>
    <w:rsid w:val="00FA0852"/>
    <w:rsid w:val="00FA099C"/>
    <w:rsid w:val="00FA0C63"/>
    <w:rsid w:val="00FA0CAE"/>
    <w:rsid w:val="00FA1062"/>
    <w:rsid w:val="00FA14F8"/>
    <w:rsid w:val="00FA1533"/>
    <w:rsid w:val="00FA16A2"/>
    <w:rsid w:val="00FA1721"/>
    <w:rsid w:val="00FA1847"/>
    <w:rsid w:val="00FA184D"/>
    <w:rsid w:val="00FA1A2E"/>
    <w:rsid w:val="00FA1B12"/>
    <w:rsid w:val="00FA1F1E"/>
    <w:rsid w:val="00FA23F8"/>
    <w:rsid w:val="00FA2564"/>
    <w:rsid w:val="00FA25E5"/>
    <w:rsid w:val="00FA266E"/>
    <w:rsid w:val="00FA282C"/>
    <w:rsid w:val="00FA290C"/>
    <w:rsid w:val="00FA2990"/>
    <w:rsid w:val="00FA2A64"/>
    <w:rsid w:val="00FA2DAC"/>
    <w:rsid w:val="00FA2E00"/>
    <w:rsid w:val="00FA2F5A"/>
    <w:rsid w:val="00FA2F77"/>
    <w:rsid w:val="00FA3079"/>
    <w:rsid w:val="00FA3422"/>
    <w:rsid w:val="00FA34C5"/>
    <w:rsid w:val="00FA34E6"/>
    <w:rsid w:val="00FA370D"/>
    <w:rsid w:val="00FA375E"/>
    <w:rsid w:val="00FA3826"/>
    <w:rsid w:val="00FA39BA"/>
    <w:rsid w:val="00FA3A77"/>
    <w:rsid w:val="00FA3A88"/>
    <w:rsid w:val="00FA3C39"/>
    <w:rsid w:val="00FA3DBC"/>
    <w:rsid w:val="00FA3F5E"/>
    <w:rsid w:val="00FA3F7E"/>
    <w:rsid w:val="00FA3FCD"/>
    <w:rsid w:val="00FA4143"/>
    <w:rsid w:val="00FA4270"/>
    <w:rsid w:val="00FA42A9"/>
    <w:rsid w:val="00FA4409"/>
    <w:rsid w:val="00FA4522"/>
    <w:rsid w:val="00FA4614"/>
    <w:rsid w:val="00FA4747"/>
    <w:rsid w:val="00FA47E3"/>
    <w:rsid w:val="00FA48A0"/>
    <w:rsid w:val="00FA4C83"/>
    <w:rsid w:val="00FA4CC9"/>
    <w:rsid w:val="00FA4F80"/>
    <w:rsid w:val="00FA4F92"/>
    <w:rsid w:val="00FA4FF4"/>
    <w:rsid w:val="00FA50A0"/>
    <w:rsid w:val="00FA516E"/>
    <w:rsid w:val="00FA520B"/>
    <w:rsid w:val="00FA525B"/>
    <w:rsid w:val="00FA5274"/>
    <w:rsid w:val="00FA5430"/>
    <w:rsid w:val="00FA5615"/>
    <w:rsid w:val="00FA569C"/>
    <w:rsid w:val="00FA56C6"/>
    <w:rsid w:val="00FA5747"/>
    <w:rsid w:val="00FA60AB"/>
    <w:rsid w:val="00FA62CD"/>
    <w:rsid w:val="00FA62E8"/>
    <w:rsid w:val="00FA6381"/>
    <w:rsid w:val="00FA6511"/>
    <w:rsid w:val="00FA6589"/>
    <w:rsid w:val="00FA6827"/>
    <w:rsid w:val="00FA6A51"/>
    <w:rsid w:val="00FA6A59"/>
    <w:rsid w:val="00FA6CD3"/>
    <w:rsid w:val="00FA6EFA"/>
    <w:rsid w:val="00FA6F80"/>
    <w:rsid w:val="00FA7377"/>
    <w:rsid w:val="00FA73BF"/>
    <w:rsid w:val="00FA7444"/>
    <w:rsid w:val="00FA76A4"/>
    <w:rsid w:val="00FA7731"/>
    <w:rsid w:val="00FA786E"/>
    <w:rsid w:val="00FA78A3"/>
    <w:rsid w:val="00FA7A8D"/>
    <w:rsid w:val="00FA7BF0"/>
    <w:rsid w:val="00FA7C4B"/>
    <w:rsid w:val="00FA7D76"/>
    <w:rsid w:val="00FA7EA4"/>
    <w:rsid w:val="00FA7F81"/>
    <w:rsid w:val="00FB0200"/>
    <w:rsid w:val="00FB03F6"/>
    <w:rsid w:val="00FB04B7"/>
    <w:rsid w:val="00FB04D5"/>
    <w:rsid w:val="00FB04E3"/>
    <w:rsid w:val="00FB07E4"/>
    <w:rsid w:val="00FB0875"/>
    <w:rsid w:val="00FB0974"/>
    <w:rsid w:val="00FB0B08"/>
    <w:rsid w:val="00FB0B48"/>
    <w:rsid w:val="00FB0CDD"/>
    <w:rsid w:val="00FB0CFA"/>
    <w:rsid w:val="00FB0E19"/>
    <w:rsid w:val="00FB10C3"/>
    <w:rsid w:val="00FB123E"/>
    <w:rsid w:val="00FB15BC"/>
    <w:rsid w:val="00FB1713"/>
    <w:rsid w:val="00FB187C"/>
    <w:rsid w:val="00FB1920"/>
    <w:rsid w:val="00FB19ED"/>
    <w:rsid w:val="00FB1BEA"/>
    <w:rsid w:val="00FB1D7E"/>
    <w:rsid w:val="00FB1DEC"/>
    <w:rsid w:val="00FB1E5F"/>
    <w:rsid w:val="00FB1EB2"/>
    <w:rsid w:val="00FB1F23"/>
    <w:rsid w:val="00FB2211"/>
    <w:rsid w:val="00FB22D4"/>
    <w:rsid w:val="00FB2484"/>
    <w:rsid w:val="00FB249F"/>
    <w:rsid w:val="00FB299D"/>
    <w:rsid w:val="00FB2A74"/>
    <w:rsid w:val="00FB2AA8"/>
    <w:rsid w:val="00FB2AB1"/>
    <w:rsid w:val="00FB2AB4"/>
    <w:rsid w:val="00FB2B81"/>
    <w:rsid w:val="00FB2BD6"/>
    <w:rsid w:val="00FB2C8D"/>
    <w:rsid w:val="00FB2D46"/>
    <w:rsid w:val="00FB2E7D"/>
    <w:rsid w:val="00FB2EB7"/>
    <w:rsid w:val="00FB304F"/>
    <w:rsid w:val="00FB3188"/>
    <w:rsid w:val="00FB31E4"/>
    <w:rsid w:val="00FB33DD"/>
    <w:rsid w:val="00FB347F"/>
    <w:rsid w:val="00FB34A0"/>
    <w:rsid w:val="00FB37AF"/>
    <w:rsid w:val="00FB37CB"/>
    <w:rsid w:val="00FB3D31"/>
    <w:rsid w:val="00FB3E3C"/>
    <w:rsid w:val="00FB41AF"/>
    <w:rsid w:val="00FB44C0"/>
    <w:rsid w:val="00FB4821"/>
    <w:rsid w:val="00FB48E8"/>
    <w:rsid w:val="00FB4BEF"/>
    <w:rsid w:val="00FB4C37"/>
    <w:rsid w:val="00FB4CD3"/>
    <w:rsid w:val="00FB4F8C"/>
    <w:rsid w:val="00FB4FEA"/>
    <w:rsid w:val="00FB50CB"/>
    <w:rsid w:val="00FB52A8"/>
    <w:rsid w:val="00FB5434"/>
    <w:rsid w:val="00FB5919"/>
    <w:rsid w:val="00FB59D0"/>
    <w:rsid w:val="00FB5A1F"/>
    <w:rsid w:val="00FB5AB8"/>
    <w:rsid w:val="00FB5AC5"/>
    <w:rsid w:val="00FB5BCB"/>
    <w:rsid w:val="00FB5C1B"/>
    <w:rsid w:val="00FB5D85"/>
    <w:rsid w:val="00FB5E87"/>
    <w:rsid w:val="00FB5F68"/>
    <w:rsid w:val="00FB5FB8"/>
    <w:rsid w:val="00FB5FCE"/>
    <w:rsid w:val="00FB60EB"/>
    <w:rsid w:val="00FB627A"/>
    <w:rsid w:val="00FB62E5"/>
    <w:rsid w:val="00FB676E"/>
    <w:rsid w:val="00FB6A12"/>
    <w:rsid w:val="00FB6DBB"/>
    <w:rsid w:val="00FB6E65"/>
    <w:rsid w:val="00FB72DD"/>
    <w:rsid w:val="00FB73E2"/>
    <w:rsid w:val="00FB7422"/>
    <w:rsid w:val="00FB798A"/>
    <w:rsid w:val="00FB7BCB"/>
    <w:rsid w:val="00FB7DF5"/>
    <w:rsid w:val="00FB7EC4"/>
    <w:rsid w:val="00FB7F61"/>
    <w:rsid w:val="00FC003E"/>
    <w:rsid w:val="00FC008F"/>
    <w:rsid w:val="00FC00AB"/>
    <w:rsid w:val="00FC01C5"/>
    <w:rsid w:val="00FC01C7"/>
    <w:rsid w:val="00FC054C"/>
    <w:rsid w:val="00FC0689"/>
    <w:rsid w:val="00FC0739"/>
    <w:rsid w:val="00FC07A1"/>
    <w:rsid w:val="00FC0A20"/>
    <w:rsid w:val="00FC0A57"/>
    <w:rsid w:val="00FC0B78"/>
    <w:rsid w:val="00FC0C89"/>
    <w:rsid w:val="00FC0EB5"/>
    <w:rsid w:val="00FC0F68"/>
    <w:rsid w:val="00FC12D6"/>
    <w:rsid w:val="00FC13C2"/>
    <w:rsid w:val="00FC1601"/>
    <w:rsid w:val="00FC168F"/>
    <w:rsid w:val="00FC1726"/>
    <w:rsid w:val="00FC17C4"/>
    <w:rsid w:val="00FC191E"/>
    <w:rsid w:val="00FC1B10"/>
    <w:rsid w:val="00FC1C2F"/>
    <w:rsid w:val="00FC1DD3"/>
    <w:rsid w:val="00FC1E54"/>
    <w:rsid w:val="00FC2019"/>
    <w:rsid w:val="00FC2087"/>
    <w:rsid w:val="00FC2107"/>
    <w:rsid w:val="00FC23CB"/>
    <w:rsid w:val="00FC248D"/>
    <w:rsid w:val="00FC24A8"/>
    <w:rsid w:val="00FC24FD"/>
    <w:rsid w:val="00FC263A"/>
    <w:rsid w:val="00FC27BF"/>
    <w:rsid w:val="00FC299B"/>
    <w:rsid w:val="00FC2AC6"/>
    <w:rsid w:val="00FC2C7B"/>
    <w:rsid w:val="00FC2DA1"/>
    <w:rsid w:val="00FC2F0D"/>
    <w:rsid w:val="00FC311D"/>
    <w:rsid w:val="00FC335C"/>
    <w:rsid w:val="00FC338E"/>
    <w:rsid w:val="00FC3795"/>
    <w:rsid w:val="00FC38C3"/>
    <w:rsid w:val="00FC39B8"/>
    <w:rsid w:val="00FC3A9A"/>
    <w:rsid w:val="00FC3ACC"/>
    <w:rsid w:val="00FC3BDB"/>
    <w:rsid w:val="00FC3C8B"/>
    <w:rsid w:val="00FC3DEE"/>
    <w:rsid w:val="00FC3F13"/>
    <w:rsid w:val="00FC3FA8"/>
    <w:rsid w:val="00FC40EA"/>
    <w:rsid w:val="00FC41EE"/>
    <w:rsid w:val="00FC42C5"/>
    <w:rsid w:val="00FC42E0"/>
    <w:rsid w:val="00FC457D"/>
    <w:rsid w:val="00FC4608"/>
    <w:rsid w:val="00FC4742"/>
    <w:rsid w:val="00FC478C"/>
    <w:rsid w:val="00FC4790"/>
    <w:rsid w:val="00FC4886"/>
    <w:rsid w:val="00FC49F6"/>
    <w:rsid w:val="00FC4B7C"/>
    <w:rsid w:val="00FC4BE6"/>
    <w:rsid w:val="00FC4EB8"/>
    <w:rsid w:val="00FC5042"/>
    <w:rsid w:val="00FC52FF"/>
    <w:rsid w:val="00FC532D"/>
    <w:rsid w:val="00FC533D"/>
    <w:rsid w:val="00FC555F"/>
    <w:rsid w:val="00FC5667"/>
    <w:rsid w:val="00FC588F"/>
    <w:rsid w:val="00FC58B5"/>
    <w:rsid w:val="00FC59D2"/>
    <w:rsid w:val="00FC59F8"/>
    <w:rsid w:val="00FC5D6D"/>
    <w:rsid w:val="00FC5DC2"/>
    <w:rsid w:val="00FC5E64"/>
    <w:rsid w:val="00FC5F48"/>
    <w:rsid w:val="00FC6370"/>
    <w:rsid w:val="00FC637D"/>
    <w:rsid w:val="00FC65F9"/>
    <w:rsid w:val="00FC6605"/>
    <w:rsid w:val="00FC6897"/>
    <w:rsid w:val="00FC6B04"/>
    <w:rsid w:val="00FC6D22"/>
    <w:rsid w:val="00FC6E5E"/>
    <w:rsid w:val="00FC6F81"/>
    <w:rsid w:val="00FC7021"/>
    <w:rsid w:val="00FC70C7"/>
    <w:rsid w:val="00FC7343"/>
    <w:rsid w:val="00FC736B"/>
    <w:rsid w:val="00FC73C1"/>
    <w:rsid w:val="00FC7471"/>
    <w:rsid w:val="00FC7484"/>
    <w:rsid w:val="00FC74AC"/>
    <w:rsid w:val="00FC74BF"/>
    <w:rsid w:val="00FC752F"/>
    <w:rsid w:val="00FC75D8"/>
    <w:rsid w:val="00FC75E8"/>
    <w:rsid w:val="00FC7616"/>
    <w:rsid w:val="00FC7657"/>
    <w:rsid w:val="00FC76D6"/>
    <w:rsid w:val="00FC77C5"/>
    <w:rsid w:val="00FC7A7A"/>
    <w:rsid w:val="00FC7AC7"/>
    <w:rsid w:val="00FC7B10"/>
    <w:rsid w:val="00FC7BAF"/>
    <w:rsid w:val="00FC7D7E"/>
    <w:rsid w:val="00FC7F8D"/>
    <w:rsid w:val="00FC7FB2"/>
    <w:rsid w:val="00FD005E"/>
    <w:rsid w:val="00FD033A"/>
    <w:rsid w:val="00FD04C7"/>
    <w:rsid w:val="00FD05A3"/>
    <w:rsid w:val="00FD07DB"/>
    <w:rsid w:val="00FD07DF"/>
    <w:rsid w:val="00FD07E8"/>
    <w:rsid w:val="00FD0984"/>
    <w:rsid w:val="00FD0ADB"/>
    <w:rsid w:val="00FD0B07"/>
    <w:rsid w:val="00FD0B7B"/>
    <w:rsid w:val="00FD0CD8"/>
    <w:rsid w:val="00FD0D68"/>
    <w:rsid w:val="00FD0EA4"/>
    <w:rsid w:val="00FD0FB0"/>
    <w:rsid w:val="00FD0FFA"/>
    <w:rsid w:val="00FD11DE"/>
    <w:rsid w:val="00FD123D"/>
    <w:rsid w:val="00FD1BA0"/>
    <w:rsid w:val="00FD1BAA"/>
    <w:rsid w:val="00FD1BF9"/>
    <w:rsid w:val="00FD1D1F"/>
    <w:rsid w:val="00FD1E6A"/>
    <w:rsid w:val="00FD1ED5"/>
    <w:rsid w:val="00FD20E3"/>
    <w:rsid w:val="00FD21DE"/>
    <w:rsid w:val="00FD226D"/>
    <w:rsid w:val="00FD23E8"/>
    <w:rsid w:val="00FD27C3"/>
    <w:rsid w:val="00FD28A7"/>
    <w:rsid w:val="00FD2AEE"/>
    <w:rsid w:val="00FD2CA1"/>
    <w:rsid w:val="00FD2D64"/>
    <w:rsid w:val="00FD2E91"/>
    <w:rsid w:val="00FD2FCE"/>
    <w:rsid w:val="00FD3237"/>
    <w:rsid w:val="00FD334D"/>
    <w:rsid w:val="00FD33B6"/>
    <w:rsid w:val="00FD33B8"/>
    <w:rsid w:val="00FD3435"/>
    <w:rsid w:val="00FD354E"/>
    <w:rsid w:val="00FD35EE"/>
    <w:rsid w:val="00FD36C2"/>
    <w:rsid w:val="00FD36EC"/>
    <w:rsid w:val="00FD3831"/>
    <w:rsid w:val="00FD386D"/>
    <w:rsid w:val="00FD3880"/>
    <w:rsid w:val="00FD3DE6"/>
    <w:rsid w:val="00FD3FE0"/>
    <w:rsid w:val="00FD422D"/>
    <w:rsid w:val="00FD47C8"/>
    <w:rsid w:val="00FD48B2"/>
    <w:rsid w:val="00FD49AE"/>
    <w:rsid w:val="00FD49B4"/>
    <w:rsid w:val="00FD4A45"/>
    <w:rsid w:val="00FD4AD8"/>
    <w:rsid w:val="00FD4B54"/>
    <w:rsid w:val="00FD4BB4"/>
    <w:rsid w:val="00FD4CDD"/>
    <w:rsid w:val="00FD4E06"/>
    <w:rsid w:val="00FD4EA5"/>
    <w:rsid w:val="00FD4FA3"/>
    <w:rsid w:val="00FD533D"/>
    <w:rsid w:val="00FD5693"/>
    <w:rsid w:val="00FD56DD"/>
    <w:rsid w:val="00FD572C"/>
    <w:rsid w:val="00FD575F"/>
    <w:rsid w:val="00FD5888"/>
    <w:rsid w:val="00FD5958"/>
    <w:rsid w:val="00FD59B5"/>
    <w:rsid w:val="00FD5DF9"/>
    <w:rsid w:val="00FD5FF3"/>
    <w:rsid w:val="00FD60CD"/>
    <w:rsid w:val="00FD62B9"/>
    <w:rsid w:val="00FD6504"/>
    <w:rsid w:val="00FD6520"/>
    <w:rsid w:val="00FD65F7"/>
    <w:rsid w:val="00FD6644"/>
    <w:rsid w:val="00FD6858"/>
    <w:rsid w:val="00FD6896"/>
    <w:rsid w:val="00FD69B6"/>
    <w:rsid w:val="00FD69D0"/>
    <w:rsid w:val="00FD6AC3"/>
    <w:rsid w:val="00FD6B0C"/>
    <w:rsid w:val="00FD6CC4"/>
    <w:rsid w:val="00FD6DF6"/>
    <w:rsid w:val="00FD7087"/>
    <w:rsid w:val="00FD7110"/>
    <w:rsid w:val="00FD712F"/>
    <w:rsid w:val="00FD7183"/>
    <w:rsid w:val="00FD71EA"/>
    <w:rsid w:val="00FD7232"/>
    <w:rsid w:val="00FD754F"/>
    <w:rsid w:val="00FD7606"/>
    <w:rsid w:val="00FD7643"/>
    <w:rsid w:val="00FD77E8"/>
    <w:rsid w:val="00FD7824"/>
    <w:rsid w:val="00FD7864"/>
    <w:rsid w:val="00FD78F2"/>
    <w:rsid w:val="00FD7C05"/>
    <w:rsid w:val="00FD7CCC"/>
    <w:rsid w:val="00FD7D48"/>
    <w:rsid w:val="00FD7D50"/>
    <w:rsid w:val="00FD7F3F"/>
    <w:rsid w:val="00FD7F9B"/>
    <w:rsid w:val="00FE0170"/>
    <w:rsid w:val="00FE0987"/>
    <w:rsid w:val="00FE0C5D"/>
    <w:rsid w:val="00FE0D2F"/>
    <w:rsid w:val="00FE0D33"/>
    <w:rsid w:val="00FE0EE9"/>
    <w:rsid w:val="00FE0F58"/>
    <w:rsid w:val="00FE0F68"/>
    <w:rsid w:val="00FE0F74"/>
    <w:rsid w:val="00FE0F93"/>
    <w:rsid w:val="00FE0FA6"/>
    <w:rsid w:val="00FE1087"/>
    <w:rsid w:val="00FE11AB"/>
    <w:rsid w:val="00FE126E"/>
    <w:rsid w:val="00FE1333"/>
    <w:rsid w:val="00FE1529"/>
    <w:rsid w:val="00FE1617"/>
    <w:rsid w:val="00FE161E"/>
    <w:rsid w:val="00FE168B"/>
    <w:rsid w:val="00FE1C15"/>
    <w:rsid w:val="00FE1D0B"/>
    <w:rsid w:val="00FE1DC7"/>
    <w:rsid w:val="00FE1E8A"/>
    <w:rsid w:val="00FE2146"/>
    <w:rsid w:val="00FE2214"/>
    <w:rsid w:val="00FE22BB"/>
    <w:rsid w:val="00FE2479"/>
    <w:rsid w:val="00FE265A"/>
    <w:rsid w:val="00FE26F6"/>
    <w:rsid w:val="00FE296C"/>
    <w:rsid w:val="00FE2FFE"/>
    <w:rsid w:val="00FE304D"/>
    <w:rsid w:val="00FE31AB"/>
    <w:rsid w:val="00FE345B"/>
    <w:rsid w:val="00FE34F7"/>
    <w:rsid w:val="00FE3B8F"/>
    <w:rsid w:val="00FE3C63"/>
    <w:rsid w:val="00FE3D0C"/>
    <w:rsid w:val="00FE4148"/>
    <w:rsid w:val="00FE4197"/>
    <w:rsid w:val="00FE42E1"/>
    <w:rsid w:val="00FE43DB"/>
    <w:rsid w:val="00FE44F0"/>
    <w:rsid w:val="00FE4580"/>
    <w:rsid w:val="00FE4752"/>
    <w:rsid w:val="00FE49AE"/>
    <w:rsid w:val="00FE4AC7"/>
    <w:rsid w:val="00FE4C20"/>
    <w:rsid w:val="00FE4E91"/>
    <w:rsid w:val="00FE5169"/>
    <w:rsid w:val="00FE54B2"/>
    <w:rsid w:val="00FE5792"/>
    <w:rsid w:val="00FE598D"/>
    <w:rsid w:val="00FE5CAB"/>
    <w:rsid w:val="00FE5E29"/>
    <w:rsid w:val="00FE5E63"/>
    <w:rsid w:val="00FE6135"/>
    <w:rsid w:val="00FE65BF"/>
    <w:rsid w:val="00FE6A0A"/>
    <w:rsid w:val="00FE6D5D"/>
    <w:rsid w:val="00FE6E16"/>
    <w:rsid w:val="00FE70C4"/>
    <w:rsid w:val="00FE7609"/>
    <w:rsid w:val="00FE7656"/>
    <w:rsid w:val="00FE795D"/>
    <w:rsid w:val="00FF003E"/>
    <w:rsid w:val="00FF0048"/>
    <w:rsid w:val="00FF04A1"/>
    <w:rsid w:val="00FF0522"/>
    <w:rsid w:val="00FF0584"/>
    <w:rsid w:val="00FF06F4"/>
    <w:rsid w:val="00FF0781"/>
    <w:rsid w:val="00FF07E3"/>
    <w:rsid w:val="00FF0A3E"/>
    <w:rsid w:val="00FF0A67"/>
    <w:rsid w:val="00FF0A6A"/>
    <w:rsid w:val="00FF0AD0"/>
    <w:rsid w:val="00FF1168"/>
    <w:rsid w:val="00FF1221"/>
    <w:rsid w:val="00FF1540"/>
    <w:rsid w:val="00FF154E"/>
    <w:rsid w:val="00FF1695"/>
    <w:rsid w:val="00FF1808"/>
    <w:rsid w:val="00FF1B35"/>
    <w:rsid w:val="00FF1E41"/>
    <w:rsid w:val="00FF1F4B"/>
    <w:rsid w:val="00FF1F8A"/>
    <w:rsid w:val="00FF2200"/>
    <w:rsid w:val="00FF2270"/>
    <w:rsid w:val="00FF2322"/>
    <w:rsid w:val="00FF2421"/>
    <w:rsid w:val="00FF2477"/>
    <w:rsid w:val="00FF24CE"/>
    <w:rsid w:val="00FF24CF"/>
    <w:rsid w:val="00FF261B"/>
    <w:rsid w:val="00FF2731"/>
    <w:rsid w:val="00FF278E"/>
    <w:rsid w:val="00FF27D2"/>
    <w:rsid w:val="00FF2C4A"/>
    <w:rsid w:val="00FF3318"/>
    <w:rsid w:val="00FF3376"/>
    <w:rsid w:val="00FF3434"/>
    <w:rsid w:val="00FF34D1"/>
    <w:rsid w:val="00FF3501"/>
    <w:rsid w:val="00FF35D7"/>
    <w:rsid w:val="00FF36AA"/>
    <w:rsid w:val="00FF37B3"/>
    <w:rsid w:val="00FF3959"/>
    <w:rsid w:val="00FF3A01"/>
    <w:rsid w:val="00FF3AFC"/>
    <w:rsid w:val="00FF3BF0"/>
    <w:rsid w:val="00FF3C6F"/>
    <w:rsid w:val="00FF3FBC"/>
    <w:rsid w:val="00FF4083"/>
    <w:rsid w:val="00FF423C"/>
    <w:rsid w:val="00FF4371"/>
    <w:rsid w:val="00FF453E"/>
    <w:rsid w:val="00FF4564"/>
    <w:rsid w:val="00FF45E4"/>
    <w:rsid w:val="00FF47BC"/>
    <w:rsid w:val="00FF4B2C"/>
    <w:rsid w:val="00FF5044"/>
    <w:rsid w:val="00FF504F"/>
    <w:rsid w:val="00FF5062"/>
    <w:rsid w:val="00FF51F1"/>
    <w:rsid w:val="00FF520C"/>
    <w:rsid w:val="00FF5268"/>
    <w:rsid w:val="00FF541B"/>
    <w:rsid w:val="00FF5511"/>
    <w:rsid w:val="00FF561B"/>
    <w:rsid w:val="00FF5624"/>
    <w:rsid w:val="00FF5830"/>
    <w:rsid w:val="00FF583C"/>
    <w:rsid w:val="00FF5887"/>
    <w:rsid w:val="00FF58F5"/>
    <w:rsid w:val="00FF5938"/>
    <w:rsid w:val="00FF5975"/>
    <w:rsid w:val="00FF5BA6"/>
    <w:rsid w:val="00FF5BF1"/>
    <w:rsid w:val="00FF5DAA"/>
    <w:rsid w:val="00FF5E67"/>
    <w:rsid w:val="00FF5E9C"/>
    <w:rsid w:val="00FF5EB1"/>
    <w:rsid w:val="00FF5FE4"/>
    <w:rsid w:val="00FF6079"/>
    <w:rsid w:val="00FF6156"/>
    <w:rsid w:val="00FF61C1"/>
    <w:rsid w:val="00FF62A3"/>
    <w:rsid w:val="00FF62E8"/>
    <w:rsid w:val="00FF641D"/>
    <w:rsid w:val="00FF6546"/>
    <w:rsid w:val="00FF65B6"/>
    <w:rsid w:val="00FF67BA"/>
    <w:rsid w:val="00FF6DF4"/>
    <w:rsid w:val="00FF7248"/>
    <w:rsid w:val="00FF732B"/>
    <w:rsid w:val="00FF73D8"/>
    <w:rsid w:val="00FF74B3"/>
    <w:rsid w:val="00FF7536"/>
    <w:rsid w:val="00FF771D"/>
    <w:rsid w:val="00FF77E3"/>
    <w:rsid w:val="00FF7807"/>
    <w:rsid w:val="00FF78FE"/>
    <w:rsid w:val="00FF7A4A"/>
    <w:rsid w:val="00FF7B65"/>
    <w:rsid w:val="00FF7EA2"/>
    <w:rsid w:val="00FF7F74"/>
    <w:rsid w:val="01002DA7"/>
    <w:rsid w:val="010E83B6"/>
    <w:rsid w:val="013628F2"/>
    <w:rsid w:val="02ADF032"/>
    <w:rsid w:val="03175B23"/>
    <w:rsid w:val="031BEA8E"/>
    <w:rsid w:val="036ACFDF"/>
    <w:rsid w:val="0396F6DD"/>
    <w:rsid w:val="03CE0D52"/>
    <w:rsid w:val="04A4BF98"/>
    <w:rsid w:val="06C94800"/>
    <w:rsid w:val="0856E85D"/>
    <w:rsid w:val="09371DDC"/>
    <w:rsid w:val="0A4B4ED5"/>
    <w:rsid w:val="0B2D2A44"/>
    <w:rsid w:val="0C1F1E22"/>
    <w:rsid w:val="0C45BBDB"/>
    <w:rsid w:val="0E041E00"/>
    <w:rsid w:val="0E5D450D"/>
    <w:rsid w:val="0EAD20E2"/>
    <w:rsid w:val="0FB7CBFD"/>
    <w:rsid w:val="108D1AE6"/>
    <w:rsid w:val="1192B2B6"/>
    <w:rsid w:val="11D56AA4"/>
    <w:rsid w:val="125D7676"/>
    <w:rsid w:val="13DA8B41"/>
    <w:rsid w:val="14CFE2B6"/>
    <w:rsid w:val="16BB618A"/>
    <w:rsid w:val="185731EB"/>
    <w:rsid w:val="192254C6"/>
    <w:rsid w:val="19EC92DF"/>
    <w:rsid w:val="1A70DAC7"/>
    <w:rsid w:val="1AA3EF6B"/>
    <w:rsid w:val="1B5872BB"/>
    <w:rsid w:val="1BFC01C1"/>
    <w:rsid w:val="1D2FC375"/>
    <w:rsid w:val="1DC8DD34"/>
    <w:rsid w:val="1E6913D4"/>
    <w:rsid w:val="1EA8AF04"/>
    <w:rsid w:val="1F65BEE2"/>
    <w:rsid w:val="1FD984E2"/>
    <w:rsid w:val="2246FC97"/>
    <w:rsid w:val="2285D027"/>
    <w:rsid w:val="22D078A4"/>
    <w:rsid w:val="232755AD"/>
    <w:rsid w:val="24E82163"/>
    <w:rsid w:val="25BFFA9B"/>
    <w:rsid w:val="273CFEEF"/>
    <w:rsid w:val="2768D400"/>
    <w:rsid w:val="284EA72C"/>
    <w:rsid w:val="28D859BA"/>
    <w:rsid w:val="293E5E5D"/>
    <w:rsid w:val="29AE2AF5"/>
    <w:rsid w:val="2BF2C210"/>
    <w:rsid w:val="2C637D0A"/>
    <w:rsid w:val="2D5542D1"/>
    <w:rsid w:val="2D7E0180"/>
    <w:rsid w:val="2FBC5236"/>
    <w:rsid w:val="30667B60"/>
    <w:rsid w:val="317AF33D"/>
    <w:rsid w:val="321DEAEE"/>
    <w:rsid w:val="34EC2AD3"/>
    <w:rsid w:val="353A9DE6"/>
    <w:rsid w:val="35C2D5E5"/>
    <w:rsid w:val="35EED2D2"/>
    <w:rsid w:val="3659F202"/>
    <w:rsid w:val="373D8E5E"/>
    <w:rsid w:val="37E97FBA"/>
    <w:rsid w:val="386A4B84"/>
    <w:rsid w:val="3A4DA5CA"/>
    <w:rsid w:val="3B193156"/>
    <w:rsid w:val="3B6704BD"/>
    <w:rsid w:val="3C889FC6"/>
    <w:rsid w:val="3CC435F1"/>
    <w:rsid w:val="3CD147A6"/>
    <w:rsid w:val="3CEE992D"/>
    <w:rsid w:val="3D990838"/>
    <w:rsid w:val="3ECD7836"/>
    <w:rsid w:val="3F1D8E3E"/>
    <w:rsid w:val="3F8FDCF1"/>
    <w:rsid w:val="3FE0581F"/>
    <w:rsid w:val="416359C6"/>
    <w:rsid w:val="418B37FC"/>
    <w:rsid w:val="41F7ED86"/>
    <w:rsid w:val="42F895F4"/>
    <w:rsid w:val="435DCDA6"/>
    <w:rsid w:val="4403417E"/>
    <w:rsid w:val="443FC059"/>
    <w:rsid w:val="448C2849"/>
    <w:rsid w:val="450BCAC1"/>
    <w:rsid w:val="4518CB65"/>
    <w:rsid w:val="45739D00"/>
    <w:rsid w:val="459F11DF"/>
    <w:rsid w:val="47115C75"/>
    <w:rsid w:val="471C521A"/>
    <w:rsid w:val="472BCD41"/>
    <w:rsid w:val="479BE35A"/>
    <w:rsid w:val="482D580D"/>
    <w:rsid w:val="4CD4751A"/>
    <w:rsid w:val="4CF938CB"/>
    <w:rsid w:val="4E3D4C50"/>
    <w:rsid w:val="4FFF8097"/>
    <w:rsid w:val="50489942"/>
    <w:rsid w:val="5209897A"/>
    <w:rsid w:val="5417FBA8"/>
    <w:rsid w:val="54B037DF"/>
    <w:rsid w:val="5563B3B4"/>
    <w:rsid w:val="56203C3B"/>
    <w:rsid w:val="5681425A"/>
    <w:rsid w:val="56CEB34E"/>
    <w:rsid w:val="574024E6"/>
    <w:rsid w:val="579E2638"/>
    <w:rsid w:val="58A5F27A"/>
    <w:rsid w:val="58EB37E0"/>
    <w:rsid w:val="59146729"/>
    <w:rsid w:val="5962D380"/>
    <w:rsid w:val="5982A372"/>
    <w:rsid w:val="598B9740"/>
    <w:rsid w:val="59D62991"/>
    <w:rsid w:val="5A440990"/>
    <w:rsid w:val="5A7E920C"/>
    <w:rsid w:val="5B7452E1"/>
    <w:rsid w:val="5C2498DC"/>
    <w:rsid w:val="5C4C6D65"/>
    <w:rsid w:val="5CC9BA0D"/>
    <w:rsid w:val="5DB51FDB"/>
    <w:rsid w:val="604C04C7"/>
    <w:rsid w:val="60A474B5"/>
    <w:rsid w:val="626E5D26"/>
    <w:rsid w:val="62AD26A1"/>
    <w:rsid w:val="62E7EE40"/>
    <w:rsid w:val="630680F5"/>
    <w:rsid w:val="6342DE68"/>
    <w:rsid w:val="6345A101"/>
    <w:rsid w:val="63708028"/>
    <w:rsid w:val="63D860E3"/>
    <w:rsid w:val="64190BFF"/>
    <w:rsid w:val="64ACD35F"/>
    <w:rsid w:val="64BA1DF7"/>
    <w:rsid w:val="64DEAEC9"/>
    <w:rsid w:val="65579022"/>
    <w:rsid w:val="6557C677"/>
    <w:rsid w:val="66A6BD2B"/>
    <w:rsid w:val="66BABB54"/>
    <w:rsid w:val="67D95AA8"/>
    <w:rsid w:val="67E1F8BE"/>
    <w:rsid w:val="6871C63F"/>
    <w:rsid w:val="68FC051E"/>
    <w:rsid w:val="6A96C0A3"/>
    <w:rsid w:val="6AAE9BF3"/>
    <w:rsid w:val="6B86D7FB"/>
    <w:rsid w:val="6CA18987"/>
    <w:rsid w:val="6CEBA61D"/>
    <w:rsid w:val="6D48B22F"/>
    <w:rsid w:val="6FE43DE8"/>
    <w:rsid w:val="7158EC62"/>
    <w:rsid w:val="7250AE82"/>
    <w:rsid w:val="760CDFCA"/>
    <w:rsid w:val="77CCD4B6"/>
    <w:rsid w:val="77DC87EE"/>
    <w:rsid w:val="786AE5FD"/>
    <w:rsid w:val="78C345EC"/>
    <w:rsid w:val="7A279C8A"/>
    <w:rsid w:val="7AA2DE4C"/>
    <w:rsid w:val="7CF30A57"/>
    <w:rsid w:val="7D29B7D7"/>
    <w:rsid w:val="7F6EA6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BAC105"/>
  <w15:chartTrackingRefBased/>
  <w15:docId w15:val="{C8108199-0528-4438-BF45-E54AE40DE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446E"/>
    <w:rPr>
      <w:sz w:val="22"/>
      <w:lang w:val="en-GB" w:bidi="ar-SA"/>
    </w:rPr>
  </w:style>
  <w:style w:type="paragraph" w:styleId="Heading1">
    <w:name w:val="heading 1"/>
    <w:basedOn w:val="Heading2"/>
    <w:next w:val="BodyText"/>
    <w:link w:val="Heading1Char"/>
    <w:uiPriority w:val="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uiPriority w:val="99"/>
    <w:qFormat/>
    <w:rsid w:val="00C766E6"/>
    <w:pPr>
      <w:outlineLvl w:val="4"/>
    </w:pPr>
    <w:rPr>
      <w:lang w:eastAsia="x-none"/>
    </w:rPr>
  </w:style>
  <w:style w:type="paragraph" w:styleId="Heading6">
    <w:name w:val="heading 6"/>
    <w:basedOn w:val="Normal"/>
    <w:next w:val="Normal"/>
    <w:link w:val="Heading6Char"/>
    <w:uiPriority w:val="99"/>
    <w:qFormat/>
    <w:rsid w:val="00C766E6"/>
    <w:pPr>
      <w:outlineLvl w:val="5"/>
    </w:pPr>
    <w:rPr>
      <w:lang w:eastAsia="x-none"/>
    </w:rPr>
  </w:style>
  <w:style w:type="paragraph" w:styleId="Heading7">
    <w:name w:val="heading 7"/>
    <w:basedOn w:val="Normal"/>
    <w:next w:val="Normal"/>
    <w:link w:val="Heading7Char"/>
    <w:uiPriority w:val="99"/>
    <w:qFormat/>
    <w:rsid w:val="00C766E6"/>
    <w:pPr>
      <w:outlineLvl w:val="6"/>
    </w:pPr>
    <w:rPr>
      <w:lang w:eastAsia="x-none"/>
    </w:rPr>
  </w:style>
  <w:style w:type="paragraph" w:styleId="Heading8">
    <w:name w:val="heading 8"/>
    <w:basedOn w:val="Normal"/>
    <w:next w:val="Normal"/>
    <w:link w:val="Heading8Char"/>
    <w:uiPriority w:val="99"/>
    <w:qFormat/>
    <w:rsid w:val="00C766E6"/>
    <w:pPr>
      <w:outlineLvl w:val="7"/>
    </w:pPr>
    <w:rPr>
      <w:lang w:eastAsia="x-none"/>
    </w:rPr>
  </w:style>
  <w:style w:type="paragraph" w:styleId="Heading9">
    <w:name w:val="heading 9"/>
    <w:basedOn w:val="Normal"/>
    <w:next w:val="Normal"/>
    <w:link w:val="Heading9Char"/>
    <w:uiPriority w:val="99"/>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i/>
      <w:sz w:val="24"/>
      <w:lang w:val="en-GB" w:bidi="ar-SA"/>
    </w:rPr>
  </w:style>
  <w:style w:type="character" w:customStyle="1" w:styleId="Heading4Char">
    <w:name w:val="Heading 4 Char"/>
    <w:link w:val="Heading4"/>
    <w:uiPriority w:val="99"/>
    <w:locked/>
    <w:rsid w:val="0089698D"/>
    <w:rPr>
      <w:sz w:val="22"/>
      <w:lang w:val="en-GB" w:bidi="ar-SA"/>
    </w:rPr>
  </w:style>
  <w:style w:type="character" w:customStyle="1" w:styleId="Heading5Char">
    <w:name w:val="Heading 5 Char"/>
    <w:link w:val="Heading5"/>
    <w:uiPriority w:val="99"/>
    <w:locked/>
    <w:rsid w:val="0089698D"/>
    <w:rPr>
      <w:sz w:val="22"/>
      <w:lang w:val="en-GB" w:bidi="ar-SA"/>
    </w:rPr>
  </w:style>
  <w:style w:type="character" w:customStyle="1" w:styleId="Heading6Char">
    <w:name w:val="Heading 6 Char"/>
    <w:link w:val="Heading6"/>
    <w:uiPriority w:val="99"/>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uiPriority w:val="99"/>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semiHidden/>
    <w:rsid w:val="000E2E4D"/>
    <w:rPr>
      <w:sz w:val="18"/>
    </w:rPr>
  </w:style>
  <w:style w:type="character" w:customStyle="1" w:styleId="FootnoteTextChar">
    <w:name w:val="Footnote Text Char"/>
    <w:aliases w:val="ft Char"/>
    <w:link w:val="FootnoteText"/>
    <w:uiPriority w:val="99"/>
    <w:semiHidden/>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E2E4D"/>
    <w:rPr>
      <w:lang w:eastAsia="x-none"/>
    </w:rPr>
  </w:style>
  <w:style w:type="character" w:customStyle="1" w:styleId="SignatureChar">
    <w:name w:val="Signature Char"/>
    <w:link w:val="Signature"/>
    <w:uiPriority w:val="99"/>
    <w:locked/>
    <w:rsid w:val="0089698D"/>
    <w:rPr>
      <w:sz w:val="22"/>
      <w:lang w:val="en-GB" w:eastAsia="x-none" w:bidi="ar-SA"/>
    </w:rPr>
  </w:style>
  <w:style w:type="paragraph" w:styleId="ListBullet2">
    <w:name w:val="List Bullet 2"/>
    <w:basedOn w:val="ListBullet"/>
    <w:rsid w:val="00A26C2C"/>
    <w:pPr>
      <w:numPr>
        <w:numId w:val="10"/>
      </w:numPr>
      <w:tabs>
        <w:tab w:val="clear" w:pos="680"/>
        <w:tab w:val="num" w:pos="360"/>
      </w:tabs>
      <w:ind w:left="340"/>
    </w:pPr>
  </w:style>
  <w:style w:type="paragraph" w:styleId="Caption">
    <w:name w:val="caption"/>
    <w:basedOn w:val="Normal"/>
    <w:next w:val="Normal"/>
    <w:qFormat/>
    <w:rsid w:val="000E2E4D"/>
    <w:rPr>
      <w:bCs/>
      <w:i/>
      <w:sz w:val="14"/>
    </w:rPr>
  </w:style>
  <w:style w:type="paragraph" w:styleId="BodyText3">
    <w:name w:val="Body Text 3"/>
    <w:basedOn w:val="Normal"/>
    <w:link w:val="BodyText3Char"/>
    <w:uiPriority w:val="99"/>
    <w:rsid w:val="000E2E4D"/>
    <w:pPr>
      <w:ind w:left="142" w:hanging="142"/>
    </w:pPr>
    <w:rPr>
      <w:sz w:val="18"/>
      <w:szCs w:val="16"/>
      <w:lang w:eastAsia="x-none"/>
    </w:rPr>
  </w:style>
  <w:style w:type="character" w:customStyle="1" w:styleId="BodyText3Char">
    <w:name w:val="Body Text 3 Char"/>
    <w:link w:val="BodyText3"/>
    <w:uiPriority w:val="99"/>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uiPriority w:val="99"/>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num" w:pos="360"/>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7C182A"/>
    <w:pPr>
      <w:tabs>
        <w:tab w:val="left" w:pos="550"/>
      </w:tabs>
      <w:spacing w:after="0" w:line="240" w:lineRule="exact"/>
      <w:ind w:left="540"/>
      <w:jc w:val="both"/>
    </w:pPr>
    <w:rPr>
      <w:rFonts w:cs="Times New Roman"/>
      <w:bCs/>
      <w:i/>
      <w:iCs/>
      <w:szCs w:val="22"/>
      <w:lang w:val="en-GB" w:eastAsia="en-GB" w:bidi="th-TH"/>
    </w:rPr>
  </w:style>
  <w:style w:type="character" w:customStyle="1" w:styleId="AccPolicysubheadChar">
    <w:name w:val="Acc Policy sub head Char"/>
    <w:link w:val="AccPolicysubhead"/>
    <w:rsid w:val="007C182A"/>
    <w:rPr>
      <w:rFonts w:cs="Times New Roman"/>
      <w:bCs/>
      <w:i/>
      <w:iCs/>
      <w:sz w:val="22"/>
      <w:szCs w:val="22"/>
      <w:lang w:val="en-GB"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spacing w:before="130" w:after="130"/>
      <w:ind w:left="72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A2522"/>
    <w:pPr>
      <w:spacing w:line="240" w:lineRule="auto"/>
      <w:ind w:left="547"/>
    </w:pPr>
    <w:rPr>
      <w:i w:val="0"/>
      <w:iCs w:val="0"/>
      <w:lang w:val="x-none"/>
    </w:rPr>
  </w:style>
  <w:style w:type="character" w:customStyle="1" w:styleId="AccPolicyalternativeChar">
    <w:name w:val="Acc Policy alternative Char"/>
    <w:link w:val="AccPolicyalternative"/>
    <w:rsid w:val="005A2522"/>
    <w:rPr>
      <w:rFonts w:cs="Times New Roman"/>
      <w:bCs/>
      <w:sz w:val="22"/>
      <w:szCs w:val="22"/>
      <w:lang w:val="x-none" w:eastAsia="en-GB"/>
    </w:rPr>
  </w:style>
  <w:style w:type="paragraph" w:styleId="BodyText2">
    <w:name w:val="Body Text 2"/>
    <w:basedOn w:val="Normal"/>
    <w:link w:val="BodyText2Char"/>
    <w:uiPriority w:val="99"/>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jc w:val="both"/>
    </w:pPr>
    <w:rPr>
      <w:szCs w:val="22"/>
      <w:lang w:bidi="th-TH"/>
    </w:rPr>
  </w:style>
  <w:style w:type="paragraph" w:customStyle="1" w:styleId="Tablehead">
    <w:name w:val="Tablehead"/>
    <w:basedOn w:val="Normal"/>
    <w:uiPriority w:val="99"/>
    <w:rsid w:val="00606D59"/>
    <w:pPr>
      <w:spacing w:before="130"/>
      <w:jc w:val="right"/>
    </w:pPr>
    <w:rPr>
      <w:sz w:val="18"/>
      <w:szCs w:val="18"/>
      <w:lang w:bidi="th-TH"/>
    </w:rPr>
  </w:style>
  <w:style w:type="paragraph" w:customStyle="1" w:styleId="Tablenums">
    <w:name w:val="Tablenums"/>
    <w:basedOn w:val="Normal"/>
    <w:uiPriority w:val="99"/>
    <w:rsid w:val="00606D59"/>
    <w:pPr>
      <w:tabs>
        <w:tab w:val="decimal" w:pos="794"/>
      </w:tabs>
    </w:pPr>
    <w:rPr>
      <w:sz w:val="18"/>
      <w:szCs w:val="18"/>
      <w:lang w:bidi="th-TH"/>
    </w:rPr>
  </w:style>
  <w:style w:type="paragraph" w:customStyle="1" w:styleId="3">
    <w:name w:val="?????3????"/>
    <w:basedOn w:val="Normal"/>
    <w:rsid w:val="00AF770E"/>
    <w:pPr>
      <w:tabs>
        <w:tab w:val="left" w:pos="360"/>
        <w:tab w:val="left" w:pos="720"/>
      </w:tabs>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uiPriority w:val="99"/>
    <w:rsid w:val="00E44B95"/>
    <w:pPr>
      <w:tabs>
        <w:tab w:val="left" w:pos="1080"/>
      </w:tabs>
    </w:pPr>
    <w:rPr>
      <w:rFonts w:cs="BrowalliaUPC"/>
      <w:sz w:val="30"/>
      <w:szCs w:val="30"/>
      <w:lang w:val="th-TH" w:bidi="th-TH"/>
    </w:rPr>
  </w:style>
  <w:style w:type="paragraph" w:styleId="NormalIndent">
    <w:name w:val="Normal Indent"/>
    <w:basedOn w:val="Normal"/>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jc w:val="both"/>
    </w:pPr>
    <w:rPr>
      <w:szCs w:val="24"/>
      <w:lang w:val="en-US"/>
    </w:rPr>
  </w:style>
  <w:style w:type="paragraph" w:customStyle="1" w:styleId="ParagraphNumbering">
    <w:name w:val="Paragraph Numbering"/>
    <w:basedOn w:val="Header"/>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rsid w:val="0089698D"/>
    <w:rPr>
      <w:rFonts w:cs="Times New Roman"/>
      <w:sz w:val="16"/>
      <w:szCs w:val="16"/>
    </w:rPr>
  </w:style>
  <w:style w:type="paragraph" w:styleId="CommentText">
    <w:name w:val="annotation text"/>
    <w:basedOn w:val="Normal"/>
    <w:link w:val="CommentTextChar"/>
    <w:rsid w:val="0089698D"/>
    <w:rPr>
      <w:sz w:val="20"/>
      <w:lang w:eastAsia="x-none"/>
    </w:rPr>
  </w:style>
  <w:style w:type="character" w:customStyle="1" w:styleId="CommentTextChar">
    <w:name w:val="Comment Text Char"/>
    <w:link w:val="CommentText"/>
    <w:rsid w:val="0089698D"/>
    <w:rPr>
      <w:lang w:val="en-GB" w:bidi="ar-SA"/>
    </w:rPr>
  </w:style>
  <w:style w:type="paragraph" w:styleId="CommentSubject">
    <w:name w:val="annotation subject"/>
    <w:basedOn w:val="CommentText"/>
    <w:next w:val="CommentText"/>
    <w:link w:val="CommentSubjectChar"/>
    <w:uiPriority w:val="99"/>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uiPriority w:val="99"/>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uiPriority w:val="99"/>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pPr>
    <w:rPr>
      <w:rFonts w:cs="Times New Roman"/>
      <w:sz w:val="24"/>
      <w:szCs w:val="24"/>
      <w:lang w:val="en-US"/>
    </w:rPr>
  </w:style>
  <w:style w:type="paragraph" w:customStyle="1" w:styleId="E">
    <w:name w:val="»¡E"/>
    <w:basedOn w:val="Normal"/>
    <w:rsid w:val="000F1CCF"/>
    <w:pPr>
      <w:jc w:val="center"/>
    </w:pPr>
    <w:rPr>
      <w:rFonts w:ascii="Book Antiqua" w:hAnsi="Book Antiqua"/>
      <w:b/>
      <w:bCs/>
      <w:sz w:val="24"/>
      <w:szCs w:val="24"/>
      <w:lang w:val="th-TH" w:bidi="th-TH"/>
    </w:rPr>
  </w:style>
  <w:style w:type="character" w:customStyle="1" w:styleId="BodyTextChar1">
    <w:name w:val="Body Text Char1"/>
    <w:aliases w:val="bt Char1,body text Char1,Body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pPr>
    <w:rPr>
      <w:rFonts w:ascii="Courier New" w:hAnsi="Courier New"/>
      <w:sz w:val="28"/>
      <w:szCs w:val="28"/>
      <w:lang w:val="en-AU" w:eastAsia="zh-CN" w:bidi="th-TH"/>
    </w:rPr>
  </w:style>
  <w:style w:type="character" w:customStyle="1" w:styleId="PlainTextChar">
    <w:name w:val="Plain Text Char"/>
    <w:link w:val="PlainText"/>
    <w:rsid w:val="009600EE"/>
    <w:rPr>
      <w:rFonts w:ascii="Courier New" w:hAnsi="Courier New"/>
      <w:sz w:val="28"/>
      <w:szCs w:val="28"/>
      <w:lang w:val="en-AU" w:eastAsia="zh-CN"/>
    </w:rPr>
  </w:style>
  <w:style w:type="paragraph" w:styleId="Title">
    <w:name w:val="Title"/>
    <w:basedOn w:val="Normal"/>
    <w:link w:val="TitleChar"/>
    <w:qFormat/>
    <w:rsid w:val="00D22AC4"/>
    <w:pPr>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rsid w:val="00995E6A"/>
    <w:rPr>
      <w:rFonts w:ascii="Arial" w:hAnsi="Arial"/>
      <w:sz w:val="18"/>
      <w:szCs w:val="18"/>
      <w:lang w:val="en-AU" w:bidi="ar-SA"/>
    </w:rPr>
  </w:style>
  <w:style w:type="paragraph" w:customStyle="1" w:styleId="NormalIndent2">
    <w:name w:val="Normal Indent2"/>
    <w:basedOn w:val="Normal"/>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7E36F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53742E"/>
    <w:rPr>
      <w:rFonts w:cs="Times New Roman"/>
      <w:sz w:val="22"/>
      <w:lang w:val="en-GB" w:bidi="ar-SA"/>
    </w:rPr>
  </w:style>
  <w:style w:type="paragraph" w:customStyle="1" w:styleId="AA2ndlevelbullet">
    <w:name w:val="AA 2nd level bullet"/>
    <w:basedOn w:val="Normal"/>
    <w:rsid w:val="00050537"/>
    <w:pPr>
      <w:numPr>
        <w:numId w:val="25"/>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a0">
    <w:name w:val="Åº"/>
    <w:basedOn w:val="Normal"/>
    <w:rsid w:val="006C6070"/>
    <w:pPr>
      <w:tabs>
        <w:tab w:val="left" w:pos="360"/>
        <w:tab w:val="left" w:pos="720"/>
        <w:tab w:val="left" w:pos="1080"/>
      </w:tabs>
    </w:pPr>
    <w:rPr>
      <w:rFonts w:cs="BrowalliaUPC"/>
      <w:sz w:val="28"/>
      <w:szCs w:val="28"/>
      <w:lang w:val="th-TH" w:bidi="th-TH"/>
    </w:rPr>
  </w:style>
  <w:style w:type="paragraph" w:styleId="NoSpacing">
    <w:name w:val="No Spacing"/>
    <w:uiPriority w:val="1"/>
    <w:qFormat/>
    <w:rsid w:val="003D5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
    <w:name w:val="Pa4"/>
    <w:basedOn w:val="Default"/>
    <w:next w:val="Default"/>
    <w:uiPriority w:val="99"/>
    <w:rsid w:val="00C33799"/>
    <w:pPr>
      <w:spacing w:line="191" w:lineRule="atLeast"/>
    </w:pPr>
    <w:rPr>
      <w:rFonts w:ascii="Univers LT Std 45 Light" w:eastAsia="MS Mincho" w:hAnsi="Univers LT Std 45 Light" w:cs="Angsana New"/>
      <w:color w:val="auto"/>
      <w:lang w:eastAsia="en-US"/>
    </w:rPr>
  </w:style>
  <w:style w:type="paragraph" w:styleId="Index3">
    <w:name w:val="index 3"/>
    <w:basedOn w:val="Normal"/>
    <w:next w:val="Normal"/>
    <w:autoRedefine/>
    <w:semiHidden/>
    <w:rsid w:val="00787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Theme="majorBidi" w:eastAsia="SimSun" w:hAnsiTheme="majorBidi" w:cstheme="majorBidi"/>
      <w:position w:val="1"/>
      <w:sz w:val="28"/>
      <w:szCs w:val="28"/>
      <w:lang w:val="en-US" w:bidi="th-TH"/>
    </w:rPr>
  </w:style>
  <w:style w:type="character" w:customStyle="1" w:styleId="UnresolvedMention1">
    <w:name w:val="Unresolved Mention1"/>
    <w:basedOn w:val="DefaultParagraphFont"/>
    <w:uiPriority w:val="99"/>
    <w:semiHidden/>
    <w:unhideWhenUsed/>
    <w:rsid w:val="00D56BFF"/>
    <w:rPr>
      <w:color w:val="605E5C"/>
      <w:shd w:val="clear" w:color="auto" w:fill="E1DFDD"/>
    </w:rPr>
  </w:style>
  <w:style w:type="character" w:styleId="PlaceholderText">
    <w:name w:val="Placeholder Text"/>
    <w:basedOn w:val="DefaultParagraphFont"/>
    <w:uiPriority w:val="99"/>
    <w:semiHidden/>
    <w:rsid w:val="0000779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1802227">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2606949">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78008649">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35482281">
      <w:bodyDiv w:val="1"/>
      <w:marLeft w:val="0"/>
      <w:marRight w:val="0"/>
      <w:marTop w:val="0"/>
      <w:marBottom w:val="0"/>
      <w:divBdr>
        <w:top w:val="none" w:sz="0" w:space="0" w:color="auto"/>
        <w:left w:val="none" w:sz="0" w:space="0" w:color="auto"/>
        <w:bottom w:val="none" w:sz="0" w:space="0" w:color="auto"/>
        <w:right w:val="none" w:sz="0" w:space="0" w:color="auto"/>
      </w:divBdr>
    </w:div>
    <w:div w:id="236601616">
      <w:bodyDiv w:val="1"/>
      <w:marLeft w:val="0"/>
      <w:marRight w:val="0"/>
      <w:marTop w:val="0"/>
      <w:marBottom w:val="0"/>
      <w:divBdr>
        <w:top w:val="none" w:sz="0" w:space="0" w:color="auto"/>
        <w:left w:val="none" w:sz="0" w:space="0" w:color="auto"/>
        <w:bottom w:val="none" w:sz="0" w:space="0" w:color="auto"/>
        <w:right w:val="none" w:sz="0" w:space="0" w:color="auto"/>
      </w:divBdr>
      <w:divsChild>
        <w:div w:id="964965043">
          <w:marLeft w:val="0"/>
          <w:marRight w:val="0"/>
          <w:marTop w:val="0"/>
          <w:marBottom w:val="0"/>
          <w:divBdr>
            <w:top w:val="none" w:sz="0" w:space="0" w:color="auto"/>
            <w:left w:val="none" w:sz="0" w:space="0" w:color="auto"/>
            <w:bottom w:val="none" w:sz="0" w:space="0" w:color="auto"/>
            <w:right w:val="none" w:sz="0" w:space="0" w:color="auto"/>
          </w:divBdr>
        </w:div>
      </w:divsChild>
    </w:div>
    <w:div w:id="240599034">
      <w:bodyDiv w:val="1"/>
      <w:marLeft w:val="0"/>
      <w:marRight w:val="0"/>
      <w:marTop w:val="0"/>
      <w:marBottom w:val="0"/>
      <w:divBdr>
        <w:top w:val="none" w:sz="0" w:space="0" w:color="auto"/>
        <w:left w:val="none" w:sz="0" w:space="0" w:color="auto"/>
        <w:bottom w:val="none" w:sz="0" w:space="0" w:color="auto"/>
        <w:right w:val="none" w:sz="0" w:space="0" w:color="auto"/>
      </w:divBdr>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7348193">
      <w:bodyDiv w:val="1"/>
      <w:marLeft w:val="0"/>
      <w:marRight w:val="0"/>
      <w:marTop w:val="0"/>
      <w:marBottom w:val="0"/>
      <w:divBdr>
        <w:top w:val="none" w:sz="0" w:space="0" w:color="auto"/>
        <w:left w:val="none" w:sz="0" w:space="0" w:color="auto"/>
        <w:bottom w:val="none" w:sz="0" w:space="0" w:color="auto"/>
        <w:right w:val="none" w:sz="0" w:space="0" w:color="auto"/>
      </w:divBdr>
    </w:div>
    <w:div w:id="26438947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69895012">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307174623">
      <w:bodyDiv w:val="1"/>
      <w:marLeft w:val="0"/>
      <w:marRight w:val="0"/>
      <w:marTop w:val="0"/>
      <w:marBottom w:val="0"/>
      <w:divBdr>
        <w:top w:val="none" w:sz="0" w:space="0" w:color="auto"/>
        <w:left w:val="none" w:sz="0" w:space="0" w:color="auto"/>
        <w:bottom w:val="none" w:sz="0" w:space="0" w:color="auto"/>
        <w:right w:val="none" w:sz="0" w:space="0" w:color="auto"/>
      </w:divBdr>
    </w:div>
    <w:div w:id="309556137">
      <w:bodyDiv w:val="1"/>
      <w:marLeft w:val="0"/>
      <w:marRight w:val="0"/>
      <w:marTop w:val="0"/>
      <w:marBottom w:val="0"/>
      <w:divBdr>
        <w:top w:val="none" w:sz="0" w:space="0" w:color="auto"/>
        <w:left w:val="none" w:sz="0" w:space="0" w:color="auto"/>
        <w:bottom w:val="none" w:sz="0" w:space="0" w:color="auto"/>
        <w:right w:val="none" w:sz="0" w:space="0" w:color="auto"/>
      </w:divBdr>
    </w:div>
    <w:div w:id="310868856">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68839447">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343537">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58763571">
      <w:bodyDiv w:val="1"/>
      <w:marLeft w:val="0"/>
      <w:marRight w:val="0"/>
      <w:marTop w:val="0"/>
      <w:marBottom w:val="0"/>
      <w:divBdr>
        <w:top w:val="none" w:sz="0" w:space="0" w:color="auto"/>
        <w:left w:val="none" w:sz="0" w:space="0" w:color="auto"/>
        <w:bottom w:val="none" w:sz="0" w:space="0" w:color="auto"/>
        <w:right w:val="none" w:sz="0" w:space="0" w:color="auto"/>
      </w:divBdr>
    </w:div>
    <w:div w:id="474490557">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3716405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65729213">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4364105">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29439159">
      <w:bodyDiv w:val="1"/>
      <w:marLeft w:val="0"/>
      <w:marRight w:val="0"/>
      <w:marTop w:val="0"/>
      <w:marBottom w:val="0"/>
      <w:divBdr>
        <w:top w:val="none" w:sz="0" w:space="0" w:color="auto"/>
        <w:left w:val="none" w:sz="0" w:space="0" w:color="auto"/>
        <w:bottom w:val="none" w:sz="0" w:space="0" w:color="auto"/>
        <w:right w:val="none" w:sz="0" w:space="0" w:color="auto"/>
      </w:divBdr>
    </w:div>
    <w:div w:id="638220219">
      <w:bodyDiv w:val="1"/>
      <w:marLeft w:val="0"/>
      <w:marRight w:val="0"/>
      <w:marTop w:val="0"/>
      <w:marBottom w:val="0"/>
      <w:divBdr>
        <w:top w:val="none" w:sz="0" w:space="0" w:color="auto"/>
        <w:left w:val="none" w:sz="0" w:space="0" w:color="auto"/>
        <w:bottom w:val="none" w:sz="0" w:space="0" w:color="auto"/>
        <w:right w:val="none" w:sz="0" w:space="0" w:color="auto"/>
      </w:divBdr>
    </w:div>
    <w:div w:id="681201277">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67579804">
      <w:bodyDiv w:val="1"/>
      <w:marLeft w:val="0"/>
      <w:marRight w:val="0"/>
      <w:marTop w:val="0"/>
      <w:marBottom w:val="0"/>
      <w:divBdr>
        <w:top w:val="none" w:sz="0" w:space="0" w:color="auto"/>
        <w:left w:val="none" w:sz="0" w:space="0" w:color="auto"/>
        <w:bottom w:val="none" w:sz="0" w:space="0" w:color="auto"/>
        <w:right w:val="none" w:sz="0" w:space="0" w:color="auto"/>
      </w:divBdr>
    </w:div>
    <w:div w:id="777287184">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36845771">
      <w:bodyDiv w:val="1"/>
      <w:marLeft w:val="0"/>
      <w:marRight w:val="0"/>
      <w:marTop w:val="0"/>
      <w:marBottom w:val="0"/>
      <w:divBdr>
        <w:top w:val="none" w:sz="0" w:space="0" w:color="auto"/>
        <w:left w:val="none" w:sz="0" w:space="0" w:color="auto"/>
        <w:bottom w:val="none" w:sz="0" w:space="0" w:color="auto"/>
        <w:right w:val="none" w:sz="0" w:space="0" w:color="auto"/>
      </w:divBdr>
    </w:div>
    <w:div w:id="844055790">
      <w:bodyDiv w:val="1"/>
      <w:marLeft w:val="0"/>
      <w:marRight w:val="0"/>
      <w:marTop w:val="0"/>
      <w:marBottom w:val="0"/>
      <w:divBdr>
        <w:top w:val="none" w:sz="0" w:space="0" w:color="auto"/>
        <w:left w:val="none" w:sz="0" w:space="0" w:color="auto"/>
        <w:bottom w:val="none" w:sz="0" w:space="0" w:color="auto"/>
        <w:right w:val="none" w:sz="0" w:space="0" w:color="auto"/>
      </w:divBdr>
    </w:div>
    <w:div w:id="846208983">
      <w:bodyDiv w:val="1"/>
      <w:marLeft w:val="0"/>
      <w:marRight w:val="0"/>
      <w:marTop w:val="0"/>
      <w:marBottom w:val="0"/>
      <w:divBdr>
        <w:top w:val="none" w:sz="0" w:space="0" w:color="auto"/>
        <w:left w:val="none" w:sz="0" w:space="0" w:color="auto"/>
        <w:bottom w:val="none" w:sz="0" w:space="0" w:color="auto"/>
        <w:right w:val="none" w:sz="0" w:space="0" w:color="auto"/>
      </w:divBdr>
    </w:div>
    <w:div w:id="877399123">
      <w:bodyDiv w:val="1"/>
      <w:marLeft w:val="0"/>
      <w:marRight w:val="0"/>
      <w:marTop w:val="0"/>
      <w:marBottom w:val="0"/>
      <w:divBdr>
        <w:top w:val="none" w:sz="0" w:space="0" w:color="auto"/>
        <w:left w:val="none" w:sz="0" w:space="0" w:color="auto"/>
        <w:bottom w:val="none" w:sz="0" w:space="0" w:color="auto"/>
        <w:right w:val="none" w:sz="0" w:space="0" w:color="auto"/>
      </w:divBdr>
      <w:divsChild>
        <w:div w:id="933514757">
          <w:marLeft w:val="0"/>
          <w:marRight w:val="0"/>
          <w:marTop w:val="0"/>
          <w:marBottom w:val="0"/>
          <w:divBdr>
            <w:top w:val="none" w:sz="0" w:space="0" w:color="auto"/>
            <w:left w:val="none" w:sz="0" w:space="0" w:color="auto"/>
            <w:bottom w:val="none" w:sz="0" w:space="0" w:color="auto"/>
            <w:right w:val="none" w:sz="0" w:space="0" w:color="auto"/>
          </w:divBdr>
        </w:div>
      </w:divsChild>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0746055">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71715097">
      <w:bodyDiv w:val="1"/>
      <w:marLeft w:val="0"/>
      <w:marRight w:val="0"/>
      <w:marTop w:val="0"/>
      <w:marBottom w:val="0"/>
      <w:divBdr>
        <w:top w:val="none" w:sz="0" w:space="0" w:color="auto"/>
        <w:left w:val="none" w:sz="0" w:space="0" w:color="auto"/>
        <w:bottom w:val="none" w:sz="0" w:space="0" w:color="auto"/>
        <w:right w:val="none" w:sz="0" w:space="0" w:color="auto"/>
      </w:divBdr>
    </w:div>
    <w:div w:id="993949564">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38703891">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67455557">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5322034">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0516891">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7280901">
      <w:bodyDiv w:val="1"/>
      <w:marLeft w:val="0"/>
      <w:marRight w:val="0"/>
      <w:marTop w:val="0"/>
      <w:marBottom w:val="0"/>
      <w:divBdr>
        <w:top w:val="none" w:sz="0" w:space="0" w:color="auto"/>
        <w:left w:val="none" w:sz="0" w:space="0" w:color="auto"/>
        <w:bottom w:val="none" w:sz="0" w:space="0" w:color="auto"/>
        <w:right w:val="none" w:sz="0" w:space="0" w:color="auto"/>
      </w:divBdr>
    </w:div>
    <w:div w:id="1155030927">
      <w:bodyDiv w:val="1"/>
      <w:marLeft w:val="0"/>
      <w:marRight w:val="0"/>
      <w:marTop w:val="0"/>
      <w:marBottom w:val="0"/>
      <w:divBdr>
        <w:top w:val="none" w:sz="0" w:space="0" w:color="auto"/>
        <w:left w:val="none" w:sz="0" w:space="0" w:color="auto"/>
        <w:bottom w:val="none" w:sz="0" w:space="0" w:color="auto"/>
        <w:right w:val="none" w:sz="0" w:space="0" w:color="auto"/>
      </w:divBdr>
    </w:div>
    <w:div w:id="1165899856">
      <w:bodyDiv w:val="1"/>
      <w:marLeft w:val="0"/>
      <w:marRight w:val="0"/>
      <w:marTop w:val="0"/>
      <w:marBottom w:val="0"/>
      <w:divBdr>
        <w:top w:val="none" w:sz="0" w:space="0" w:color="auto"/>
        <w:left w:val="none" w:sz="0" w:space="0" w:color="auto"/>
        <w:bottom w:val="none" w:sz="0" w:space="0" w:color="auto"/>
        <w:right w:val="none" w:sz="0" w:space="0" w:color="auto"/>
      </w:divBdr>
    </w:div>
    <w:div w:id="1182352659">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95659699">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18005399">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68587545">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294825578">
      <w:bodyDiv w:val="1"/>
      <w:marLeft w:val="0"/>
      <w:marRight w:val="0"/>
      <w:marTop w:val="0"/>
      <w:marBottom w:val="0"/>
      <w:divBdr>
        <w:top w:val="none" w:sz="0" w:space="0" w:color="auto"/>
        <w:left w:val="none" w:sz="0" w:space="0" w:color="auto"/>
        <w:bottom w:val="none" w:sz="0" w:space="0" w:color="auto"/>
        <w:right w:val="none" w:sz="0" w:space="0" w:color="auto"/>
      </w:divBdr>
    </w:div>
    <w:div w:id="1295987930">
      <w:bodyDiv w:val="1"/>
      <w:marLeft w:val="0"/>
      <w:marRight w:val="0"/>
      <w:marTop w:val="0"/>
      <w:marBottom w:val="0"/>
      <w:divBdr>
        <w:top w:val="none" w:sz="0" w:space="0" w:color="auto"/>
        <w:left w:val="none" w:sz="0" w:space="0" w:color="auto"/>
        <w:bottom w:val="none" w:sz="0" w:space="0" w:color="auto"/>
        <w:right w:val="none" w:sz="0" w:space="0" w:color="auto"/>
      </w:divBdr>
    </w:div>
    <w:div w:id="1317031917">
      <w:bodyDiv w:val="1"/>
      <w:marLeft w:val="0"/>
      <w:marRight w:val="0"/>
      <w:marTop w:val="0"/>
      <w:marBottom w:val="0"/>
      <w:divBdr>
        <w:top w:val="none" w:sz="0" w:space="0" w:color="auto"/>
        <w:left w:val="none" w:sz="0" w:space="0" w:color="auto"/>
        <w:bottom w:val="none" w:sz="0" w:space="0" w:color="auto"/>
        <w:right w:val="none" w:sz="0" w:space="0" w:color="auto"/>
      </w:divBdr>
    </w:div>
    <w:div w:id="13320228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12579459">
      <w:bodyDiv w:val="1"/>
      <w:marLeft w:val="0"/>
      <w:marRight w:val="0"/>
      <w:marTop w:val="0"/>
      <w:marBottom w:val="0"/>
      <w:divBdr>
        <w:top w:val="none" w:sz="0" w:space="0" w:color="auto"/>
        <w:left w:val="none" w:sz="0" w:space="0" w:color="auto"/>
        <w:bottom w:val="none" w:sz="0" w:space="0" w:color="auto"/>
        <w:right w:val="none" w:sz="0" w:space="0" w:color="auto"/>
      </w:divBdr>
    </w:div>
    <w:div w:id="1421022885">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45217213">
      <w:bodyDiv w:val="1"/>
      <w:marLeft w:val="0"/>
      <w:marRight w:val="0"/>
      <w:marTop w:val="0"/>
      <w:marBottom w:val="0"/>
      <w:divBdr>
        <w:top w:val="none" w:sz="0" w:space="0" w:color="auto"/>
        <w:left w:val="none" w:sz="0" w:space="0" w:color="auto"/>
        <w:bottom w:val="none" w:sz="0" w:space="0" w:color="auto"/>
        <w:right w:val="none" w:sz="0" w:space="0" w:color="auto"/>
      </w:divBdr>
      <w:divsChild>
        <w:div w:id="704133904">
          <w:marLeft w:val="0"/>
          <w:marRight w:val="0"/>
          <w:marTop w:val="0"/>
          <w:marBottom w:val="0"/>
          <w:divBdr>
            <w:top w:val="none" w:sz="0" w:space="0" w:color="auto"/>
            <w:left w:val="none" w:sz="0" w:space="0" w:color="auto"/>
            <w:bottom w:val="none" w:sz="0" w:space="0" w:color="auto"/>
            <w:right w:val="none" w:sz="0" w:space="0" w:color="auto"/>
          </w:divBdr>
        </w:div>
      </w:divsChild>
    </w:div>
    <w:div w:id="1557471738">
      <w:bodyDiv w:val="1"/>
      <w:marLeft w:val="0"/>
      <w:marRight w:val="0"/>
      <w:marTop w:val="0"/>
      <w:marBottom w:val="0"/>
      <w:divBdr>
        <w:top w:val="none" w:sz="0" w:space="0" w:color="auto"/>
        <w:left w:val="none" w:sz="0" w:space="0" w:color="auto"/>
        <w:bottom w:val="none" w:sz="0" w:space="0" w:color="auto"/>
        <w:right w:val="none" w:sz="0" w:space="0" w:color="auto"/>
      </w:divBdr>
    </w:div>
    <w:div w:id="1571384283">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585337002">
      <w:bodyDiv w:val="1"/>
      <w:marLeft w:val="0"/>
      <w:marRight w:val="0"/>
      <w:marTop w:val="0"/>
      <w:marBottom w:val="0"/>
      <w:divBdr>
        <w:top w:val="none" w:sz="0" w:space="0" w:color="auto"/>
        <w:left w:val="none" w:sz="0" w:space="0" w:color="auto"/>
        <w:bottom w:val="none" w:sz="0" w:space="0" w:color="auto"/>
        <w:right w:val="none" w:sz="0" w:space="0" w:color="auto"/>
      </w:divBdr>
    </w:div>
    <w:div w:id="1626740566">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53173172">
      <w:bodyDiv w:val="1"/>
      <w:marLeft w:val="0"/>
      <w:marRight w:val="0"/>
      <w:marTop w:val="0"/>
      <w:marBottom w:val="0"/>
      <w:divBdr>
        <w:top w:val="none" w:sz="0" w:space="0" w:color="auto"/>
        <w:left w:val="none" w:sz="0" w:space="0" w:color="auto"/>
        <w:bottom w:val="none" w:sz="0" w:space="0" w:color="auto"/>
        <w:right w:val="none" w:sz="0" w:space="0" w:color="auto"/>
      </w:divBdr>
    </w:div>
    <w:div w:id="1669018121">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89465328">
      <w:bodyDiv w:val="1"/>
      <w:marLeft w:val="0"/>
      <w:marRight w:val="0"/>
      <w:marTop w:val="0"/>
      <w:marBottom w:val="0"/>
      <w:divBdr>
        <w:top w:val="none" w:sz="0" w:space="0" w:color="auto"/>
        <w:left w:val="none" w:sz="0" w:space="0" w:color="auto"/>
        <w:bottom w:val="none" w:sz="0" w:space="0" w:color="auto"/>
        <w:right w:val="none" w:sz="0" w:space="0" w:color="auto"/>
      </w:divBdr>
      <w:divsChild>
        <w:div w:id="573129882">
          <w:marLeft w:val="0"/>
          <w:marRight w:val="0"/>
          <w:marTop w:val="0"/>
          <w:marBottom w:val="0"/>
          <w:divBdr>
            <w:top w:val="none" w:sz="0" w:space="0" w:color="auto"/>
            <w:left w:val="none" w:sz="0" w:space="0" w:color="auto"/>
            <w:bottom w:val="none" w:sz="0" w:space="0" w:color="auto"/>
            <w:right w:val="none" w:sz="0" w:space="0" w:color="auto"/>
          </w:divBdr>
        </w:div>
      </w:divsChild>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19030527">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2935695">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53885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402356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089456">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2512723">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947598">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11123508">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C90D71-148F-4ED9-AC01-D10C66673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C6084D-9CFC-47AE-927D-48780A9DC7D2}">
  <ds:schemaRefs>
    <ds:schemaRef ds:uri="http://schemas.microsoft.com/sharepoint/v3/contenttype/forms"/>
  </ds:schemaRefs>
</ds:datastoreItem>
</file>

<file path=customXml/itemProps3.xml><?xml version="1.0" encoding="utf-8"?>
<ds:datastoreItem xmlns:ds="http://schemas.openxmlformats.org/officeDocument/2006/customXml" ds:itemID="{B3C590D6-13B8-499C-ACFC-AF9C2A4C8469}">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Template>
  <TotalTime>1236</TotalTime>
  <Pages>4</Pages>
  <Words>24754</Words>
  <Characters>141101</Characters>
  <Application>Microsoft Office Word</Application>
  <DocSecurity>0</DocSecurity>
  <Lines>1175</Lines>
  <Paragraphs>331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612</cp:revision>
  <cp:lastPrinted>2025-08-06T19:07:00Z</cp:lastPrinted>
  <dcterms:created xsi:type="dcterms:W3CDTF">2025-07-15T00:12:00Z</dcterms:created>
  <dcterms:modified xsi:type="dcterms:W3CDTF">2025-08-21T10:03:00Z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000000008071C8C6BDCDD411B1FD00508BB3A8A20700A5833561BBCDD411B1FC00508BB3A8A200000000633C0000C0957AA4D8B3D14CB23FF1A3460C7CF6000113671C940000</vt:lpwstr>
  </property>
  <property fmtid="{D5CDD505-2E9C-101B-9397-08002B2CF9AE}" pid="7" name="_EmailStoreID">
    <vt:lpwstr>0000000038A1BB1005E5101AA1BB08002B2A56C200006D737073742E646C6C00000000004E495441F9BFB80100AA0037D96E0000000043003A005C004F00750074006C006F006F006B005C0050006500720073006F006E0061006C00200046006F006C0064006500720073002800310029002E007000730074000000</vt:lpwstr>
  </property>
  <property fmtid="{D5CDD505-2E9C-101B-9397-08002B2CF9AE}" pid="8" name="_EmailStoreID0">
    <vt:lpwstr>0000000038A1BB1005E5101AA1BB08002B2A56C20000454D534D44422E444C4C00000000000000001B55FA20AA6611CD9BC800AA002FC45A0C00000073616973616D6F726E406B706D672E636F2E7468002F6F3D45786368616E67654C6162732F6F753D45786368616E67652041646D696E6973747261746976652047726F7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570202846594449424F484632335350444C54292F636E3D526563697069656E74732F636E3D61366364376162666130393434633365393733653062623562643131643730622D736368696D796F6F00E94632F43C0000000200000010000000730061006900730061006D006F0072006E0040006B0070006D0067002E006300</vt:lpwstr>
  </property>
  <property fmtid="{D5CDD505-2E9C-101B-9397-08002B2CF9AE}" pid="10" name="_EmailStoreID2">
    <vt:lpwstr>6F002E007400680000000000</vt:lpwstr>
  </property>
  <property fmtid="{D5CDD505-2E9C-101B-9397-08002B2CF9AE}" pid="11" name="_DocHome">
    <vt:i4>2054827444</vt:i4>
  </property>
</Properties>
</file>